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314" w:type="dxa"/>
        <w:tblLook w:val="04A0" w:firstRow="1" w:lastRow="0" w:firstColumn="1" w:lastColumn="0" w:noHBand="0" w:noVBand="1"/>
      </w:tblPr>
      <w:tblGrid>
        <w:gridCol w:w="4644"/>
        <w:gridCol w:w="5670"/>
      </w:tblGrid>
      <w:tr w:rsidR="005F390E" w:rsidRPr="00A5746B" w:rsidTr="005F390E">
        <w:tc>
          <w:tcPr>
            <w:tcW w:w="4644" w:type="dxa"/>
            <w:shd w:val="clear" w:color="auto" w:fill="auto"/>
          </w:tcPr>
          <w:p w:rsidR="005F390E" w:rsidRPr="00A5746B" w:rsidRDefault="005F390E" w:rsidP="0006129B">
            <w:pPr>
              <w:jc w:val="center"/>
              <w:rPr>
                <w:noProof/>
                <w:szCs w:val="24"/>
                <w:lang w:eastAsia="ru-RU"/>
              </w:rPr>
            </w:pPr>
          </w:p>
        </w:tc>
        <w:tc>
          <w:tcPr>
            <w:tcW w:w="5670" w:type="dxa"/>
            <w:shd w:val="clear" w:color="auto" w:fill="auto"/>
          </w:tcPr>
          <w:p w:rsidR="005F390E" w:rsidRPr="00A5746B" w:rsidRDefault="00460CF7" w:rsidP="0006129B">
            <w:pPr>
              <w:widowControl w:val="0"/>
              <w:suppressAutoHyphens/>
              <w:jc w:val="right"/>
            </w:pPr>
            <w:r w:rsidRPr="00A5746B">
              <w:t>УТВЕРЖДЕНО</w:t>
            </w:r>
            <w:r w:rsidR="005F390E" w:rsidRPr="00A5746B">
              <w:t>:</w:t>
            </w:r>
          </w:p>
          <w:p w:rsidR="006B660B" w:rsidRPr="00A5746B" w:rsidRDefault="006B660B" w:rsidP="0006129B">
            <w:pPr>
              <w:widowControl w:val="0"/>
              <w:suppressAutoHyphens/>
              <w:jc w:val="right"/>
            </w:pPr>
            <w:r w:rsidRPr="00A5746B">
              <w:t>___________________________________</w:t>
            </w:r>
          </w:p>
          <w:p w:rsidR="006B660B" w:rsidRPr="00A5746B" w:rsidRDefault="006B660B" w:rsidP="0006129B">
            <w:pPr>
              <w:widowControl w:val="0"/>
              <w:suppressAutoHyphens/>
              <w:jc w:val="right"/>
            </w:pPr>
            <w:r w:rsidRPr="00A5746B">
              <w:t>___________________________________</w:t>
            </w:r>
          </w:p>
          <w:p w:rsidR="006B660B" w:rsidRPr="00A5746B" w:rsidRDefault="006B660B" w:rsidP="0006129B">
            <w:pPr>
              <w:widowControl w:val="0"/>
              <w:suppressAutoHyphens/>
              <w:jc w:val="right"/>
            </w:pPr>
            <w:r w:rsidRPr="00A5746B">
              <w:t>___________________________________</w:t>
            </w:r>
          </w:p>
          <w:p w:rsidR="006B660B" w:rsidRPr="00A5746B" w:rsidRDefault="006B660B" w:rsidP="0006129B">
            <w:pPr>
              <w:widowControl w:val="0"/>
              <w:suppressAutoHyphens/>
              <w:jc w:val="right"/>
            </w:pPr>
            <w:r w:rsidRPr="00A5746B">
              <w:t>___________________________________</w:t>
            </w:r>
          </w:p>
          <w:p w:rsidR="006B660B" w:rsidRPr="00A5746B" w:rsidRDefault="006B660B" w:rsidP="0006129B">
            <w:pPr>
              <w:widowControl w:val="0"/>
              <w:suppressAutoHyphens/>
              <w:jc w:val="right"/>
            </w:pPr>
            <w:r w:rsidRPr="00A5746B">
              <w:t>___________________________________</w:t>
            </w:r>
          </w:p>
          <w:p w:rsidR="006B660B" w:rsidRPr="00A5746B" w:rsidRDefault="006B660B" w:rsidP="0006129B">
            <w:pPr>
              <w:widowControl w:val="0"/>
              <w:suppressAutoHyphens/>
              <w:jc w:val="right"/>
            </w:pPr>
          </w:p>
          <w:p w:rsidR="006B660B" w:rsidRPr="00A5746B" w:rsidRDefault="006B660B" w:rsidP="0006129B">
            <w:pPr>
              <w:widowControl w:val="0"/>
              <w:suppressAutoHyphens/>
              <w:jc w:val="right"/>
            </w:pPr>
          </w:p>
          <w:p w:rsidR="006B660B" w:rsidRPr="00A5746B" w:rsidRDefault="006B660B" w:rsidP="0006129B">
            <w:pPr>
              <w:widowControl w:val="0"/>
              <w:suppressAutoHyphens/>
              <w:jc w:val="right"/>
            </w:pPr>
          </w:p>
          <w:p w:rsidR="006B660B" w:rsidRPr="00A5746B" w:rsidRDefault="006B660B" w:rsidP="0006129B">
            <w:pPr>
              <w:widowControl w:val="0"/>
              <w:suppressAutoHyphens/>
              <w:jc w:val="right"/>
              <w:rPr>
                <w:szCs w:val="24"/>
              </w:rPr>
            </w:pPr>
          </w:p>
        </w:tc>
      </w:tr>
    </w:tbl>
    <w:p w:rsidR="00BF1952" w:rsidRPr="00A5746B" w:rsidRDefault="00BF1952" w:rsidP="0006129B">
      <w:pPr>
        <w:widowControl w:val="0"/>
        <w:adjustRightInd w:val="0"/>
        <w:textAlignment w:val="baseline"/>
        <w:rPr>
          <w:rFonts w:eastAsia="Microsoft YaHei"/>
          <w:kern w:val="28"/>
          <w:sz w:val="28"/>
          <w:szCs w:val="28"/>
        </w:rPr>
      </w:pPr>
    </w:p>
    <w:p w:rsidR="00BF1952" w:rsidRPr="00A5746B" w:rsidRDefault="00BF1952" w:rsidP="0006129B">
      <w:pPr>
        <w:widowControl w:val="0"/>
        <w:adjustRightInd w:val="0"/>
        <w:textAlignment w:val="baseline"/>
        <w:rPr>
          <w:rFonts w:eastAsia="Microsoft YaHei"/>
          <w:kern w:val="28"/>
          <w:sz w:val="28"/>
          <w:szCs w:val="28"/>
        </w:rPr>
      </w:pPr>
    </w:p>
    <w:p w:rsidR="00E3281E" w:rsidRPr="00A5746B" w:rsidRDefault="00E3281E" w:rsidP="0006129B">
      <w:pPr>
        <w:widowControl w:val="0"/>
        <w:adjustRightInd w:val="0"/>
        <w:textAlignment w:val="baseline"/>
        <w:rPr>
          <w:rFonts w:eastAsia="Microsoft YaHei"/>
          <w:kern w:val="28"/>
          <w:szCs w:val="24"/>
        </w:rPr>
      </w:pPr>
    </w:p>
    <w:p w:rsidR="00DB3855" w:rsidRPr="00A5746B" w:rsidRDefault="00DB3855" w:rsidP="0006129B">
      <w:pPr>
        <w:widowControl w:val="0"/>
        <w:adjustRightInd w:val="0"/>
        <w:textAlignment w:val="baseline"/>
        <w:rPr>
          <w:rFonts w:eastAsia="Microsoft YaHei"/>
          <w:kern w:val="28"/>
          <w:szCs w:val="24"/>
        </w:rPr>
      </w:pPr>
    </w:p>
    <w:p w:rsidR="00E3281E" w:rsidRPr="00A5746B" w:rsidRDefault="00E3281E" w:rsidP="0006129B">
      <w:pPr>
        <w:widowControl w:val="0"/>
        <w:adjustRightInd w:val="0"/>
        <w:textAlignment w:val="baseline"/>
        <w:rPr>
          <w:rFonts w:eastAsia="Microsoft YaHei"/>
          <w:kern w:val="28"/>
          <w:szCs w:val="24"/>
        </w:rPr>
      </w:pPr>
    </w:p>
    <w:p w:rsidR="00E3281E" w:rsidRPr="00A5746B" w:rsidRDefault="00E3281E" w:rsidP="0006129B">
      <w:pPr>
        <w:widowControl w:val="0"/>
        <w:adjustRightInd w:val="0"/>
        <w:textAlignment w:val="baseline"/>
        <w:rPr>
          <w:rFonts w:eastAsia="Microsoft YaHei"/>
          <w:kern w:val="28"/>
          <w:szCs w:val="24"/>
        </w:rPr>
      </w:pPr>
    </w:p>
    <w:p w:rsidR="00E3281E" w:rsidRPr="00A5746B" w:rsidRDefault="00E3281E" w:rsidP="0006129B">
      <w:pPr>
        <w:widowControl w:val="0"/>
        <w:adjustRightInd w:val="0"/>
        <w:textAlignment w:val="baseline"/>
        <w:rPr>
          <w:rFonts w:eastAsia="Microsoft YaHei"/>
          <w:kern w:val="28"/>
          <w:szCs w:val="24"/>
        </w:rPr>
      </w:pPr>
    </w:p>
    <w:p w:rsidR="00E3281E" w:rsidRPr="00A5746B" w:rsidRDefault="00E3281E" w:rsidP="0006129B">
      <w:pPr>
        <w:widowControl w:val="0"/>
        <w:adjustRightInd w:val="0"/>
        <w:textAlignment w:val="baseline"/>
        <w:rPr>
          <w:rFonts w:eastAsia="Microsoft YaHei"/>
          <w:kern w:val="28"/>
          <w:szCs w:val="24"/>
        </w:rPr>
      </w:pPr>
    </w:p>
    <w:p w:rsidR="00E3281E" w:rsidRPr="00A5746B" w:rsidRDefault="00E3281E" w:rsidP="0006129B">
      <w:pPr>
        <w:widowControl w:val="0"/>
        <w:adjustRightInd w:val="0"/>
        <w:textAlignment w:val="baseline"/>
        <w:rPr>
          <w:rFonts w:eastAsia="Microsoft YaHei"/>
          <w:kern w:val="28"/>
          <w:szCs w:val="24"/>
        </w:rPr>
      </w:pPr>
    </w:p>
    <w:p w:rsidR="00D13141" w:rsidRPr="00A5746B" w:rsidRDefault="00D13141" w:rsidP="0006129B">
      <w:pPr>
        <w:keepNext/>
        <w:keepLines/>
        <w:widowControl w:val="0"/>
        <w:adjustRightInd w:val="0"/>
        <w:jc w:val="center"/>
        <w:textAlignment w:val="baseline"/>
        <w:rPr>
          <w:rFonts w:eastAsia="Microsoft YaHei"/>
          <w:b/>
          <w:kern w:val="28"/>
          <w:sz w:val="28"/>
          <w:szCs w:val="28"/>
        </w:rPr>
      </w:pPr>
      <w:r w:rsidRPr="00A5746B">
        <w:rPr>
          <w:rFonts w:eastAsia="Microsoft YaHei"/>
          <w:b/>
          <w:kern w:val="28"/>
          <w:sz w:val="28"/>
          <w:szCs w:val="28"/>
        </w:rPr>
        <w:t xml:space="preserve">СХЕМА ТЕПЛОСНАБЖЕНИЯ </w:t>
      </w:r>
    </w:p>
    <w:p w:rsidR="0032742E" w:rsidRPr="00A5746B" w:rsidRDefault="006330C3" w:rsidP="0006129B">
      <w:pPr>
        <w:keepNext/>
        <w:keepLines/>
        <w:widowControl w:val="0"/>
        <w:adjustRightInd w:val="0"/>
        <w:jc w:val="center"/>
        <w:textAlignment w:val="baseline"/>
        <w:rPr>
          <w:rFonts w:eastAsia="Microsoft YaHei"/>
          <w:b/>
          <w:kern w:val="28"/>
          <w:sz w:val="28"/>
          <w:szCs w:val="28"/>
        </w:rPr>
      </w:pPr>
      <w:r w:rsidRPr="00A5746B">
        <w:rPr>
          <w:rFonts w:eastAsia="Microsoft YaHei"/>
          <w:b/>
          <w:kern w:val="28"/>
          <w:sz w:val="28"/>
          <w:szCs w:val="28"/>
        </w:rPr>
        <w:t>Муниципального округа «Ярский район» Удмуртской Республики</w:t>
      </w:r>
    </w:p>
    <w:p w:rsidR="00FB0F5A" w:rsidRPr="00A5746B" w:rsidRDefault="00FB0F5A" w:rsidP="0006129B">
      <w:pPr>
        <w:keepNext/>
        <w:keepLines/>
        <w:widowControl w:val="0"/>
        <w:adjustRightInd w:val="0"/>
        <w:jc w:val="center"/>
        <w:textAlignment w:val="baseline"/>
        <w:rPr>
          <w:rFonts w:eastAsia="Microsoft YaHei"/>
          <w:b/>
          <w:kern w:val="28"/>
          <w:sz w:val="28"/>
          <w:szCs w:val="28"/>
        </w:rPr>
      </w:pPr>
    </w:p>
    <w:p w:rsidR="000F2CF6" w:rsidRPr="00A5746B" w:rsidRDefault="000F2CF6" w:rsidP="0006129B">
      <w:pPr>
        <w:keepNext/>
        <w:keepLines/>
        <w:widowControl w:val="0"/>
        <w:adjustRightInd w:val="0"/>
        <w:jc w:val="center"/>
        <w:textAlignment w:val="baseline"/>
        <w:rPr>
          <w:b/>
          <w:sz w:val="28"/>
          <w:szCs w:val="28"/>
        </w:rPr>
      </w:pPr>
    </w:p>
    <w:p w:rsidR="006330C3" w:rsidRPr="00A5746B" w:rsidRDefault="006330C3" w:rsidP="0006129B">
      <w:pPr>
        <w:keepNext/>
        <w:keepLines/>
        <w:widowControl w:val="0"/>
        <w:adjustRightInd w:val="0"/>
        <w:jc w:val="center"/>
        <w:textAlignment w:val="baseline"/>
        <w:rPr>
          <w:b/>
          <w:sz w:val="28"/>
          <w:szCs w:val="28"/>
        </w:rPr>
      </w:pPr>
    </w:p>
    <w:p w:rsidR="00DB3855" w:rsidRPr="00A5746B" w:rsidRDefault="00DB3855" w:rsidP="0006129B">
      <w:pPr>
        <w:keepNext/>
        <w:keepLines/>
        <w:widowControl w:val="0"/>
        <w:adjustRightInd w:val="0"/>
        <w:textAlignment w:val="baseline"/>
        <w:rPr>
          <w:rFonts w:eastAsia="Microsoft YaHei"/>
          <w:b/>
          <w:caps/>
          <w:kern w:val="28"/>
          <w:sz w:val="28"/>
          <w:szCs w:val="28"/>
        </w:rPr>
      </w:pPr>
    </w:p>
    <w:p w:rsidR="00E3281E" w:rsidRPr="00A5746B" w:rsidRDefault="00CE6DC5" w:rsidP="0006129B">
      <w:pPr>
        <w:keepNext/>
        <w:keepLines/>
        <w:widowControl w:val="0"/>
        <w:adjustRightInd w:val="0"/>
        <w:jc w:val="center"/>
        <w:textAlignment w:val="baseline"/>
        <w:rPr>
          <w:rFonts w:eastAsia="Microsoft YaHei"/>
          <w:b/>
          <w:caps/>
          <w:kern w:val="28"/>
          <w:sz w:val="28"/>
          <w:szCs w:val="28"/>
        </w:rPr>
      </w:pPr>
      <w:r w:rsidRPr="00A5746B">
        <w:rPr>
          <w:rFonts w:eastAsia="Microsoft YaHei"/>
          <w:b/>
          <w:kern w:val="28"/>
          <w:sz w:val="28"/>
          <w:szCs w:val="28"/>
        </w:rPr>
        <w:t>Том 2 Обосновывающие материалы</w:t>
      </w:r>
    </w:p>
    <w:p w:rsidR="00E3281E" w:rsidRPr="00A5746B" w:rsidRDefault="00E3281E" w:rsidP="0006129B">
      <w:pPr>
        <w:widowControl w:val="0"/>
        <w:adjustRightInd w:val="0"/>
        <w:textAlignment w:val="baseline"/>
        <w:rPr>
          <w:rFonts w:eastAsia="Microsoft YaHei"/>
          <w:szCs w:val="24"/>
        </w:rPr>
      </w:pPr>
    </w:p>
    <w:p w:rsidR="00E3281E" w:rsidRPr="00A5746B" w:rsidRDefault="00E3281E" w:rsidP="0006129B">
      <w:pPr>
        <w:widowControl w:val="0"/>
        <w:adjustRightInd w:val="0"/>
        <w:textAlignment w:val="baseline"/>
        <w:rPr>
          <w:rFonts w:eastAsia="Microsoft YaHei"/>
          <w:szCs w:val="24"/>
        </w:rPr>
      </w:pPr>
    </w:p>
    <w:p w:rsidR="00E3281E" w:rsidRPr="00A5746B" w:rsidRDefault="00E3281E" w:rsidP="0006129B">
      <w:pPr>
        <w:widowControl w:val="0"/>
        <w:adjustRightInd w:val="0"/>
        <w:textAlignment w:val="baseline"/>
        <w:rPr>
          <w:rFonts w:eastAsia="Microsoft YaHei"/>
          <w:szCs w:val="24"/>
        </w:rPr>
      </w:pPr>
    </w:p>
    <w:p w:rsidR="00E3281E" w:rsidRPr="00A5746B" w:rsidRDefault="00E3281E" w:rsidP="0006129B">
      <w:pPr>
        <w:widowControl w:val="0"/>
        <w:adjustRightInd w:val="0"/>
        <w:textAlignment w:val="baseline"/>
        <w:rPr>
          <w:rFonts w:eastAsia="Microsoft YaHei"/>
          <w:szCs w:val="24"/>
        </w:rPr>
      </w:pPr>
    </w:p>
    <w:p w:rsidR="00E3281E" w:rsidRPr="00A5746B" w:rsidRDefault="00E3281E" w:rsidP="0006129B">
      <w:pPr>
        <w:widowControl w:val="0"/>
        <w:adjustRightInd w:val="0"/>
        <w:textAlignment w:val="baseline"/>
        <w:rPr>
          <w:rFonts w:eastAsia="Microsoft YaHei"/>
          <w:szCs w:val="24"/>
        </w:rPr>
      </w:pPr>
    </w:p>
    <w:p w:rsidR="00E3281E" w:rsidRPr="00A5746B" w:rsidRDefault="00E3281E" w:rsidP="0006129B">
      <w:pPr>
        <w:widowControl w:val="0"/>
        <w:adjustRightInd w:val="0"/>
        <w:textAlignment w:val="baseline"/>
        <w:rPr>
          <w:rFonts w:eastAsia="Microsoft YaHei"/>
          <w:b/>
          <w:kern w:val="28"/>
          <w:szCs w:val="24"/>
        </w:rPr>
      </w:pPr>
    </w:p>
    <w:p w:rsidR="00FB0F5A" w:rsidRPr="00A5746B" w:rsidRDefault="00FB0F5A" w:rsidP="00FB0F5A">
      <w:pPr>
        <w:widowControl w:val="0"/>
        <w:adjustRightInd w:val="0"/>
        <w:textAlignment w:val="baseline"/>
        <w:rPr>
          <w:rFonts w:eastAsia="Microsoft YaHei"/>
          <w:b/>
          <w:kern w:val="28"/>
        </w:rPr>
      </w:pPr>
    </w:p>
    <w:p w:rsidR="008807FE" w:rsidRPr="00A5746B" w:rsidRDefault="008807FE" w:rsidP="0006129B">
      <w:pPr>
        <w:widowControl w:val="0"/>
        <w:adjustRightInd w:val="0"/>
        <w:textAlignment w:val="baseline"/>
        <w:rPr>
          <w:rFonts w:eastAsia="Microsoft YaHei"/>
          <w:b/>
          <w:kern w:val="28"/>
          <w:szCs w:val="24"/>
        </w:rPr>
      </w:pPr>
    </w:p>
    <w:p w:rsidR="006330C3" w:rsidRPr="00A5746B" w:rsidRDefault="006330C3" w:rsidP="0006129B">
      <w:pPr>
        <w:widowControl w:val="0"/>
        <w:adjustRightInd w:val="0"/>
        <w:textAlignment w:val="baseline"/>
        <w:rPr>
          <w:rFonts w:eastAsia="Microsoft YaHei"/>
          <w:b/>
          <w:kern w:val="28"/>
          <w:szCs w:val="24"/>
        </w:rPr>
      </w:pPr>
    </w:p>
    <w:p w:rsidR="006330C3" w:rsidRPr="00A5746B" w:rsidRDefault="006330C3" w:rsidP="0006129B">
      <w:pPr>
        <w:widowControl w:val="0"/>
        <w:adjustRightInd w:val="0"/>
        <w:textAlignment w:val="baseline"/>
        <w:rPr>
          <w:rFonts w:eastAsia="Microsoft YaHei"/>
          <w:b/>
          <w:kern w:val="28"/>
          <w:szCs w:val="24"/>
        </w:rPr>
      </w:pPr>
    </w:p>
    <w:p w:rsidR="006330C3" w:rsidRPr="00A5746B" w:rsidRDefault="006330C3" w:rsidP="0006129B">
      <w:pPr>
        <w:widowControl w:val="0"/>
        <w:adjustRightInd w:val="0"/>
        <w:textAlignment w:val="baseline"/>
        <w:rPr>
          <w:rFonts w:eastAsia="Microsoft YaHei"/>
          <w:b/>
          <w:kern w:val="28"/>
          <w:szCs w:val="24"/>
        </w:rPr>
      </w:pPr>
    </w:p>
    <w:p w:rsidR="006330C3" w:rsidRPr="00A5746B" w:rsidRDefault="006330C3" w:rsidP="0006129B">
      <w:pPr>
        <w:widowControl w:val="0"/>
        <w:adjustRightInd w:val="0"/>
        <w:textAlignment w:val="baseline"/>
        <w:rPr>
          <w:rFonts w:eastAsia="Microsoft YaHei"/>
          <w:b/>
          <w:kern w:val="28"/>
          <w:szCs w:val="24"/>
        </w:rPr>
      </w:pPr>
    </w:p>
    <w:p w:rsidR="00021CB1" w:rsidRPr="00A5746B" w:rsidRDefault="00021CB1" w:rsidP="0006129B">
      <w:pPr>
        <w:widowControl w:val="0"/>
        <w:adjustRightInd w:val="0"/>
        <w:textAlignment w:val="baseline"/>
        <w:rPr>
          <w:rFonts w:eastAsia="Microsoft YaHei"/>
          <w:szCs w:val="24"/>
        </w:rPr>
      </w:pPr>
    </w:p>
    <w:p w:rsidR="00021CB1" w:rsidRPr="00A5746B" w:rsidRDefault="00021CB1" w:rsidP="0006129B">
      <w:pPr>
        <w:widowControl w:val="0"/>
        <w:adjustRightInd w:val="0"/>
        <w:textAlignment w:val="baseline"/>
        <w:rPr>
          <w:rFonts w:eastAsia="Microsoft YaHei"/>
          <w:szCs w:val="24"/>
        </w:rPr>
      </w:pPr>
    </w:p>
    <w:p w:rsidR="008807FE" w:rsidRPr="00A5746B" w:rsidRDefault="008807FE" w:rsidP="0006129B">
      <w:pPr>
        <w:widowControl w:val="0"/>
        <w:adjustRightInd w:val="0"/>
        <w:textAlignment w:val="baseline"/>
        <w:rPr>
          <w:rFonts w:eastAsia="Microsoft YaHei"/>
          <w:b/>
          <w:kern w:val="28"/>
          <w:szCs w:val="24"/>
        </w:rPr>
      </w:pPr>
    </w:p>
    <w:p w:rsidR="00E3281E" w:rsidRPr="00A5746B" w:rsidRDefault="00E3281E" w:rsidP="0006129B">
      <w:pPr>
        <w:widowControl w:val="0"/>
        <w:adjustRightInd w:val="0"/>
        <w:textAlignment w:val="baseline"/>
        <w:rPr>
          <w:rFonts w:eastAsia="Microsoft YaHei"/>
          <w:szCs w:val="24"/>
        </w:rPr>
      </w:pPr>
    </w:p>
    <w:p w:rsidR="00021CB1" w:rsidRPr="00A5746B" w:rsidRDefault="00021CB1" w:rsidP="0006129B">
      <w:pPr>
        <w:widowControl w:val="0"/>
        <w:adjustRightInd w:val="0"/>
        <w:textAlignment w:val="baseline"/>
        <w:rPr>
          <w:rFonts w:eastAsia="Microsoft YaHei"/>
          <w:szCs w:val="24"/>
        </w:rPr>
      </w:pPr>
    </w:p>
    <w:p w:rsidR="00FF79FD" w:rsidRPr="00A5746B" w:rsidRDefault="00FF79FD" w:rsidP="0006129B">
      <w:pPr>
        <w:widowControl w:val="0"/>
        <w:adjustRightInd w:val="0"/>
        <w:textAlignment w:val="baseline"/>
        <w:rPr>
          <w:rFonts w:eastAsia="Microsoft YaHei"/>
          <w:szCs w:val="24"/>
        </w:rPr>
      </w:pPr>
    </w:p>
    <w:p w:rsidR="006B660B" w:rsidRPr="00A5746B" w:rsidRDefault="006B660B" w:rsidP="0006129B">
      <w:pPr>
        <w:widowControl w:val="0"/>
        <w:adjustRightInd w:val="0"/>
        <w:textAlignment w:val="baseline"/>
        <w:rPr>
          <w:rFonts w:eastAsia="Microsoft YaHei"/>
          <w:szCs w:val="24"/>
        </w:rPr>
      </w:pPr>
    </w:p>
    <w:p w:rsidR="00EC3DD9" w:rsidRPr="00A5746B" w:rsidRDefault="00EC3DD9" w:rsidP="0006129B">
      <w:pPr>
        <w:widowControl w:val="0"/>
        <w:adjustRightInd w:val="0"/>
        <w:textAlignment w:val="baseline"/>
        <w:rPr>
          <w:rFonts w:eastAsia="Microsoft YaHei"/>
          <w:szCs w:val="24"/>
        </w:rPr>
      </w:pPr>
    </w:p>
    <w:p w:rsidR="003C3780" w:rsidRPr="00A5746B" w:rsidRDefault="003C3780" w:rsidP="0006129B">
      <w:pPr>
        <w:widowControl w:val="0"/>
        <w:adjustRightInd w:val="0"/>
        <w:textAlignment w:val="baseline"/>
        <w:rPr>
          <w:rFonts w:eastAsia="Microsoft YaHei"/>
          <w:szCs w:val="24"/>
        </w:rPr>
      </w:pPr>
    </w:p>
    <w:p w:rsidR="00FF79FD" w:rsidRPr="00A5746B" w:rsidRDefault="00FF79FD" w:rsidP="0006129B">
      <w:pPr>
        <w:widowControl w:val="0"/>
        <w:adjustRightInd w:val="0"/>
        <w:textAlignment w:val="baseline"/>
        <w:rPr>
          <w:rFonts w:eastAsia="Microsoft YaHei"/>
          <w:szCs w:val="24"/>
        </w:rPr>
      </w:pPr>
    </w:p>
    <w:p w:rsidR="00E3281E" w:rsidRPr="00A5746B" w:rsidRDefault="00E3281E" w:rsidP="0006129B">
      <w:pPr>
        <w:widowControl w:val="0"/>
        <w:adjustRightInd w:val="0"/>
        <w:textAlignment w:val="baseline"/>
        <w:rPr>
          <w:rFonts w:eastAsia="Microsoft YaHei"/>
          <w:szCs w:val="24"/>
        </w:rPr>
      </w:pPr>
    </w:p>
    <w:p w:rsidR="00333124" w:rsidRPr="00A5746B" w:rsidRDefault="008878FD" w:rsidP="0006129B">
      <w:pPr>
        <w:widowControl w:val="0"/>
        <w:adjustRightInd w:val="0"/>
        <w:jc w:val="center"/>
        <w:textAlignment w:val="baseline"/>
        <w:rPr>
          <w:rFonts w:eastAsia="Microsoft YaHei"/>
          <w:sz w:val="28"/>
          <w:szCs w:val="28"/>
        </w:rPr>
        <w:sectPr w:rsidR="00333124" w:rsidRPr="00A5746B" w:rsidSect="003B765F">
          <w:footerReference w:type="default" r:id="rId9"/>
          <w:pgSz w:w="11906" w:h="16838"/>
          <w:pgMar w:top="1134" w:right="851" w:bottom="1134" w:left="1134" w:header="708" w:footer="708" w:gutter="0"/>
          <w:cols w:space="708"/>
          <w:titlePg/>
          <w:docGrid w:linePitch="360"/>
        </w:sectPr>
      </w:pPr>
      <w:r w:rsidRPr="00A5746B">
        <w:rPr>
          <w:noProof/>
          <w:lang w:eastAsia="ru-RU"/>
        </w:rPr>
        <mc:AlternateContent>
          <mc:Choice Requires="wps">
            <w:drawing>
              <wp:anchor distT="0" distB="0" distL="114300" distR="114300" simplePos="0" relativeHeight="251657728" behindDoc="0" locked="0" layoutInCell="1" allowOverlap="1" wp14:anchorId="19A7FFD9" wp14:editId="5D0EE798">
                <wp:simplePos x="0" y="0"/>
                <wp:positionH relativeFrom="column">
                  <wp:posOffset>5957570</wp:posOffset>
                </wp:positionH>
                <wp:positionV relativeFrom="paragraph">
                  <wp:posOffset>354330</wp:posOffset>
                </wp:positionV>
                <wp:extent cx="266700" cy="266700"/>
                <wp:effectExtent l="0" t="0" r="19050" b="19050"/>
                <wp:wrapNone/>
                <wp:docPr id="12" name="Прямоугольник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700" cy="266700"/>
                        </a:xfrm>
                        <a:prstGeom prst="rect">
                          <a:avLst/>
                        </a:prstGeom>
                        <a:solidFill>
                          <a:sysClr val="window" lastClr="FFFFFF"/>
                        </a:solidFill>
                        <a:ln w="25400" cap="flat" cmpd="sng" algn="ctr">
                          <a:solidFill>
                            <a:sysClr val="window" lastClr="FFFFFF"/>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Прямоугольник 7" o:spid="_x0000_s1026" style="position:absolute;margin-left:469.1pt;margin-top:27.9pt;width:21pt;height:21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" fillcolor="window" strokecolor="window" strokeweight="2pt">
                <v:path arrowok="t"/>
              </v:rect>
            </w:pict>
          </mc:Fallback>
        </mc:AlternateContent>
      </w:r>
      <w:r w:rsidR="00E3281E" w:rsidRPr="00A5746B">
        <w:rPr>
          <w:rFonts w:eastAsia="Microsoft YaHei"/>
          <w:sz w:val="28"/>
          <w:szCs w:val="28"/>
        </w:rPr>
        <w:t>20</w:t>
      </w:r>
      <w:r w:rsidR="003D67A4" w:rsidRPr="00A5746B">
        <w:rPr>
          <w:rFonts w:eastAsia="Microsoft YaHei"/>
          <w:sz w:val="28"/>
          <w:szCs w:val="28"/>
        </w:rPr>
        <w:t>2</w:t>
      </w:r>
      <w:r w:rsidR="00460CF7" w:rsidRPr="00A5746B">
        <w:rPr>
          <w:rFonts w:eastAsia="Microsoft YaHei"/>
          <w:sz w:val="28"/>
          <w:szCs w:val="28"/>
        </w:rPr>
        <w:t>2</w:t>
      </w:r>
      <w:r w:rsidR="00E3281E" w:rsidRPr="00A5746B">
        <w:rPr>
          <w:rFonts w:eastAsia="Microsoft YaHei"/>
          <w:sz w:val="28"/>
          <w:szCs w:val="28"/>
        </w:rPr>
        <w:t xml:space="preserve"> г.</w:t>
      </w:r>
    </w:p>
    <w:p w:rsidR="00E3281E" w:rsidRPr="00A5746B" w:rsidRDefault="00E3281E" w:rsidP="0006129B">
      <w:pPr>
        <w:widowControl w:val="0"/>
        <w:adjustRightInd w:val="0"/>
        <w:jc w:val="center"/>
        <w:textAlignment w:val="baseline"/>
        <w:rPr>
          <w:szCs w:val="24"/>
        </w:rPr>
      </w:pPr>
      <w:r w:rsidRPr="00A5746B">
        <w:rPr>
          <w:szCs w:val="24"/>
        </w:rPr>
        <w:lastRenderedPageBreak/>
        <w:t>Оглавление</w:t>
      </w:r>
    </w:p>
    <w:p w:rsidR="003D1579" w:rsidRDefault="00ED36C4">
      <w:pPr>
        <w:pStyle w:val="14"/>
        <w:rPr>
          <w:rFonts w:asciiTheme="minorHAnsi" w:eastAsiaTheme="minorEastAsia" w:hAnsiTheme="minorHAnsi" w:cstheme="minorBidi"/>
          <w:sz w:val="22"/>
          <w:szCs w:val="22"/>
          <w:lang w:eastAsia="ru-RU"/>
        </w:rPr>
      </w:pPr>
      <w:r w:rsidRPr="00A5746B">
        <w:fldChar w:fldCharType="begin"/>
      </w:r>
      <w:r w:rsidRPr="00A5746B">
        <w:instrText xml:space="preserve"> TOC \o "1-3" \h \z \u </w:instrText>
      </w:r>
      <w:r w:rsidRPr="00A5746B">
        <w:fldChar w:fldCharType="separate"/>
      </w:r>
      <w:hyperlink w:anchor="_Toc121588389" w:history="1">
        <w:r w:rsidR="003D1579" w:rsidRPr="00AA5B5F">
          <w:rPr>
            <w:rStyle w:val="aff1"/>
          </w:rPr>
          <w:t>Введение</w:t>
        </w:r>
        <w:r w:rsidR="003D1579">
          <w:rPr>
            <w:webHidden/>
          </w:rPr>
          <w:tab/>
        </w:r>
        <w:r w:rsidR="003D1579">
          <w:rPr>
            <w:webHidden/>
          </w:rPr>
          <w:fldChar w:fldCharType="begin"/>
        </w:r>
        <w:r w:rsidR="003D1579">
          <w:rPr>
            <w:webHidden/>
          </w:rPr>
          <w:instrText xml:space="preserve"> PAGEREF _Toc121588389 \h </w:instrText>
        </w:r>
        <w:r w:rsidR="003D1579">
          <w:rPr>
            <w:webHidden/>
          </w:rPr>
        </w:r>
        <w:r w:rsidR="003D1579">
          <w:rPr>
            <w:webHidden/>
          </w:rPr>
          <w:fldChar w:fldCharType="separate"/>
        </w:r>
        <w:r w:rsidR="003D1579">
          <w:rPr>
            <w:webHidden/>
          </w:rPr>
          <w:t>16</w:t>
        </w:r>
        <w:r w:rsidR="003D1579">
          <w:rPr>
            <w:webHidden/>
          </w:rPr>
          <w:fldChar w:fldCharType="end"/>
        </w:r>
      </w:hyperlink>
    </w:p>
    <w:p w:rsidR="003D1579" w:rsidRDefault="00A06375">
      <w:pPr>
        <w:pStyle w:val="14"/>
        <w:rPr>
          <w:rFonts w:asciiTheme="minorHAnsi" w:eastAsiaTheme="minorEastAsia" w:hAnsiTheme="minorHAnsi" w:cstheme="minorBidi"/>
          <w:sz w:val="22"/>
          <w:szCs w:val="22"/>
          <w:lang w:eastAsia="ru-RU"/>
        </w:rPr>
      </w:pPr>
      <w:hyperlink w:anchor="_Toc121588390" w:history="1">
        <w:r w:rsidR="003D1579" w:rsidRPr="00AA5B5F">
          <w:rPr>
            <w:rStyle w:val="aff1"/>
          </w:rPr>
          <w:t>ПЕРЕЧЕНЬ ИСПОЛЬЗУЕМЫХ ТЕРМИНОВ, ОПРЕДЕЛЕНИЙ И СОКРАЩЕНИЙ</w:t>
        </w:r>
        <w:r w:rsidR="003D1579">
          <w:rPr>
            <w:webHidden/>
          </w:rPr>
          <w:tab/>
        </w:r>
        <w:r w:rsidR="003D1579">
          <w:rPr>
            <w:webHidden/>
          </w:rPr>
          <w:fldChar w:fldCharType="begin"/>
        </w:r>
        <w:r w:rsidR="003D1579">
          <w:rPr>
            <w:webHidden/>
          </w:rPr>
          <w:instrText xml:space="preserve"> PAGEREF _Toc121588390 \h </w:instrText>
        </w:r>
        <w:r w:rsidR="003D1579">
          <w:rPr>
            <w:webHidden/>
          </w:rPr>
        </w:r>
        <w:r w:rsidR="003D1579">
          <w:rPr>
            <w:webHidden/>
          </w:rPr>
          <w:fldChar w:fldCharType="separate"/>
        </w:r>
        <w:r w:rsidR="003D1579">
          <w:rPr>
            <w:webHidden/>
          </w:rPr>
          <w:t>18</w:t>
        </w:r>
        <w:r w:rsidR="003D1579">
          <w:rPr>
            <w:webHidden/>
          </w:rPr>
          <w:fldChar w:fldCharType="end"/>
        </w:r>
      </w:hyperlink>
    </w:p>
    <w:p w:rsidR="003D1579" w:rsidRDefault="00A06375">
      <w:pPr>
        <w:pStyle w:val="14"/>
        <w:rPr>
          <w:rFonts w:asciiTheme="minorHAnsi" w:eastAsiaTheme="minorEastAsia" w:hAnsiTheme="minorHAnsi" w:cstheme="minorBidi"/>
          <w:sz w:val="22"/>
          <w:szCs w:val="22"/>
          <w:lang w:eastAsia="ru-RU"/>
        </w:rPr>
      </w:pPr>
      <w:hyperlink w:anchor="_Toc121588391" w:history="1">
        <w:r w:rsidR="003D1579" w:rsidRPr="00AA5B5F">
          <w:rPr>
            <w:rStyle w:val="aff1"/>
          </w:rPr>
          <w:t>Сокращения</w:t>
        </w:r>
        <w:r w:rsidR="003D1579">
          <w:rPr>
            <w:webHidden/>
          </w:rPr>
          <w:tab/>
        </w:r>
        <w:r w:rsidR="003D1579">
          <w:rPr>
            <w:webHidden/>
          </w:rPr>
          <w:fldChar w:fldCharType="begin"/>
        </w:r>
        <w:r w:rsidR="003D1579">
          <w:rPr>
            <w:webHidden/>
          </w:rPr>
          <w:instrText xml:space="preserve"> PAGEREF _Toc121588391 \h </w:instrText>
        </w:r>
        <w:r w:rsidR="003D1579">
          <w:rPr>
            <w:webHidden/>
          </w:rPr>
        </w:r>
        <w:r w:rsidR="003D1579">
          <w:rPr>
            <w:webHidden/>
          </w:rPr>
          <w:fldChar w:fldCharType="separate"/>
        </w:r>
        <w:r w:rsidR="003D1579">
          <w:rPr>
            <w:webHidden/>
          </w:rPr>
          <w:t>20</w:t>
        </w:r>
        <w:r w:rsidR="003D1579">
          <w:rPr>
            <w:webHidden/>
          </w:rPr>
          <w:fldChar w:fldCharType="end"/>
        </w:r>
      </w:hyperlink>
    </w:p>
    <w:p w:rsidR="003D1579" w:rsidRDefault="00A06375">
      <w:pPr>
        <w:pStyle w:val="14"/>
        <w:rPr>
          <w:rFonts w:asciiTheme="minorHAnsi" w:eastAsiaTheme="minorEastAsia" w:hAnsiTheme="minorHAnsi" w:cstheme="minorBidi"/>
          <w:sz w:val="22"/>
          <w:szCs w:val="22"/>
          <w:lang w:eastAsia="ru-RU"/>
        </w:rPr>
      </w:pPr>
      <w:hyperlink w:anchor="_Toc121588392" w:history="1">
        <w:r w:rsidR="003D1579" w:rsidRPr="00AA5B5F">
          <w:rPr>
            <w:rStyle w:val="aff1"/>
          </w:rPr>
          <w:t>Характеристика Муниципального округа «Ярский район» Удмуртской Республики</w:t>
        </w:r>
        <w:r w:rsidR="003D1579">
          <w:rPr>
            <w:webHidden/>
          </w:rPr>
          <w:tab/>
        </w:r>
        <w:r w:rsidR="003D1579">
          <w:rPr>
            <w:webHidden/>
          </w:rPr>
          <w:fldChar w:fldCharType="begin"/>
        </w:r>
        <w:r w:rsidR="003D1579">
          <w:rPr>
            <w:webHidden/>
          </w:rPr>
          <w:instrText xml:space="preserve"> PAGEREF _Toc121588392 \h </w:instrText>
        </w:r>
        <w:r w:rsidR="003D1579">
          <w:rPr>
            <w:webHidden/>
          </w:rPr>
        </w:r>
        <w:r w:rsidR="003D1579">
          <w:rPr>
            <w:webHidden/>
          </w:rPr>
          <w:fldChar w:fldCharType="separate"/>
        </w:r>
        <w:r w:rsidR="003D1579">
          <w:rPr>
            <w:webHidden/>
          </w:rPr>
          <w:t>21</w:t>
        </w:r>
        <w:r w:rsidR="003D1579">
          <w:rPr>
            <w:webHidden/>
          </w:rPr>
          <w:fldChar w:fldCharType="end"/>
        </w:r>
      </w:hyperlink>
    </w:p>
    <w:p w:rsidR="003D1579" w:rsidRDefault="00A06375">
      <w:pPr>
        <w:pStyle w:val="14"/>
        <w:rPr>
          <w:rFonts w:asciiTheme="minorHAnsi" w:eastAsiaTheme="minorEastAsia" w:hAnsiTheme="minorHAnsi" w:cstheme="minorBidi"/>
          <w:sz w:val="22"/>
          <w:szCs w:val="22"/>
          <w:lang w:eastAsia="ru-RU"/>
        </w:rPr>
      </w:pPr>
      <w:hyperlink w:anchor="_Toc121588393" w:history="1">
        <w:r w:rsidR="003D1579" w:rsidRPr="00AA5B5F">
          <w:rPr>
            <w:rStyle w:val="aff1"/>
          </w:rPr>
          <w:t>ОБОСНОВЫВАЮЩИЕ МАТЕРИАЛЫ К СХЕМЕ ТЕПЛОСНАБЖЕНИЯ.</w:t>
        </w:r>
        <w:r w:rsidR="003D1579">
          <w:rPr>
            <w:webHidden/>
          </w:rPr>
          <w:tab/>
        </w:r>
        <w:r w:rsidR="003D1579">
          <w:rPr>
            <w:webHidden/>
          </w:rPr>
          <w:fldChar w:fldCharType="begin"/>
        </w:r>
        <w:r w:rsidR="003D1579">
          <w:rPr>
            <w:webHidden/>
          </w:rPr>
          <w:instrText xml:space="preserve"> PAGEREF _Toc121588393 \h </w:instrText>
        </w:r>
        <w:r w:rsidR="003D1579">
          <w:rPr>
            <w:webHidden/>
          </w:rPr>
        </w:r>
        <w:r w:rsidR="003D1579">
          <w:rPr>
            <w:webHidden/>
          </w:rPr>
          <w:fldChar w:fldCharType="separate"/>
        </w:r>
        <w:r w:rsidR="003D1579">
          <w:rPr>
            <w:webHidden/>
          </w:rPr>
          <w:t>23</w:t>
        </w:r>
        <w:r w:rsidR="003D1579">
          <w:rPr>
            <w:webHidden/>
          </w:rPr>
          <w:fldChar w:fldCharType="end"/>
        </w:r>
      </w:hyperlink>
    </w:p>
    <w:p w:rsidR="003D1579" w:rsidRDefault="00A06375">
      <w:pPr>
        <w:pStyle w:val="14"/>
        <w:rPr>
          <w:rFonts w:asciiTheme="minorHAnsi" w:eastAsiaTheme="minorEastAsia" w:hAnsiTheme="minorHAnsi" w:cstheme="minorBidi"/>
          <w:sz w:val="22"/>
          <w:szCs w:val="22"/>
          <w:lang w:eastAsia="ru-RU"/>
        </w:rPr>
      </w:pPr>
      <w:hyperlink w:anchor="_Toc121588394" w:history="1">
        <w:r w:rsidR="003D1579" w:rsidRPr="00AA5B5F">
          <w:rPr>
            <w:rStyle w:val="aff1"/>
          </w:rPr>
          <w:t>ГЛАВА 1 Существующее положение в сфере производства, передачи и потребления тепловой энергии для целей теплоснабжения</w:t>
        </w:r>
        <w:r w:rsidR="003D1579">
          <w:rPr>
            <w:webHidden/>
          </w:rPr>
          <w:tab/>
        </w:r>
        <w:r w:rsidR="003D1579">
          <w:rPr>
            <w:webHidden/>
          </w:rPr>
          <w:fldChar w:fldCharType="begin"/>
        </w:r>
        <w:r w:rsidR="003D1579">
          <w:rPr>
            <w:webHidden/>
          </w:rPr>
          <w:instrText xml:space="preserve"> PAGEREF _Toc121588394 \h </w:instrText>
        </w:r>
        <w:r w:rsidR="003D1579">
          <w:rPr>
            <w:webHidden/>
          </w:rPr>
        </w:r>
        <w:r w:rsidR="003D1579">
          <w:rPr>
            <w:webHidden/>
          </w:rPr>
          <w:fldChar w:fldCharType="separate"/>
        </w:r>
        <w:r w:rsidR="003D1579">
          <w:rPr>
            <w:webHidden/>
          </w:rPr>
          <w:t>23</w:t>
        </w:r>
        <w:r w:rsidR="003D1579">
          <w:rPr>
            <w:webHidden/>
          </w:rPr>
          <w:fldChar w:fldCharType="end"/>
        </w:r>
      </w:hyperlink>
    </w:p>
    <w:p w:rsidR="003D1579" w:rsidRDefault="00A06375">
      <w:pPr>
        <w:pStyle w:val="23"/>
        <w:rPr>
          <w:rFonts w:asciiTheme="minorHAnsi" w:eastAsiaTheme="minorEastAsia" w:hAnsiTheme="minorHAnsi" w:cstheme="minorBidi"/>
          <w:noProof/>
          <w:sz w:val="22"/>
          <w:szCs w:val="22"/>
          <w:lang w:eastAsia="ru-RU"/>
        </w:rPr>
      </w:pPr>
      <w:hyperlink w:anchor="_Toc121588395" w:history="1">
        <w:r w:rsidR="003D1579" w:rsidRPr="00AA5B5F">
          <w:rPr>
            <w:rStyle w:val="aff1"/>
            <w:noProof/>
          </w:rPr>
          <w:t>Часть 1 Функциональная структура теплоснабжения</w:t>
        </w:r>
        <w:r w:rsidR="003D1579">
          <w:rPr>
            <w:noProof/>
            <w:webHidden/>
          </w:rPr>
          <w:tab/>
        </w:r>
        <w:r w:rsidR="003D1579">
          <w:rPr>
            <w:noProof/>
            <w:webHidden/>
          </w:rPr>
          <w:fldChar w:fldCharType="begin"/>
        </w:r>
        <w:r w:rsidR="003D1579">
          <w:rPr>
            <w:noProof/>
            <w:webHidden/>
          </w:rPr>
          <w:instrText xml:space="preserve"> PAGEREF _Toc121588395 \h </w:instrText>
        </w:r>
        <w:r w:rsidR="003D1579">
          <w:rPr>
            <w:noProof/>
            <w:webHidden/>
          </w:rPr>
        </w:r>
        <w:r w:rsidR="003D1579">
          <w:rPr>
            <w:noProof/>
            <w:webHidden/>
          </w:rPr>
          <w:fldChar w:fldCharType="separate"/>
        </w:r>
        <w:r w:rsidR="003D1579">
          <w:rPr>
            <w:noProof/>
            <w:webHidden/>
          </w:rPr>
          <w:t>23</w:t>
        </w:r>
        <w:r w:rsidR="003D1579">
          <w:rPr>
            <w:noProof/>
            <w:webHidden/>
          </w:rPr>
          <w:fldChar w:fldCharType="end"/>
        </w:r>
      </w:hyperlink>
    </w:p>
    <w:p w:rsidR="003D1579" w:rsidRDefault="00A06375">
      <w:pPr>
        <w:pStyle w:val="32"/>
        <w:rPr>
          <w:rFonts w:asciiTheme="minorHAnsi" w:eastAsiaTheme="minorEastAsia" w:hAnsiTheme="minorHAnsi" w:cstheme="minorBidi"/>
          <w:sz w:val="22"/>
          <w:lang w:eastAsia="ru-RU"/>
        </w:rPr>
      </w:pPr>
      <w:hyperlink w:anchor="_Toc121588396" w:history="1">
        <w:r w:rsidR="003D1579" w:rsidRPr="00AA5B5F">
          <w:rPr>
            <w:rStyle w:val="aff1"/>
          </w:rPr>
          <w:t>1.1 Зоны действия производственных котельных</w:t>
        </w:r>
        <w:r w:rsidR="003D1579">
          <w:rPr>
            <w:webHidden/>
          </w:rPr>
          <w:tab/>
        </w:r>
        <w:r w:rsidR="003D1579">
          <w:rPr>
            <w:webHidden/>
          </w:rPr>
          <w:fldChar w:fldCharType="begin"/>
        </w:r>
        <w:r w:rsidR="003D1579">
          <w:rPr>
            <w:webHidden/>
          </w:rPr>
          <w:instrText xml:space="preserve"> PAGEREF _Toc121588396 \h </w:instrText>
        </w:r>
        <w:r w:rsidR="003D1579">
          <w:rPr>
            <w:webHidden/>
          </w:rPr>
        </w:r>
        <w:r w:rsidR="003D1579">
          <w:rPr>
            <w:webHidden/>
          </w:rPr>
          <w:fldChar w:fldCharType="separate"/>
        </w:r>
        <w:r w:rsidR="003D1579">
          <w:rPr>
            <w:webHidden/>
          </w:rPr>
          <w:t>23</w:t>
        </w:r>
        <w:r w:rsidR="003D1579">
          <w:rPr>
            <w:webHidden/>
          </w:rPr>
          <w:fldChar w:fldCharType="end"/>
        </w:r>
      </w:hyperlink>
    </w:p>
    <w:p w:rsidR="003D1579" w:rsidRDefault="00A06375">
      <w:pPr>
        <w:pStyle w:val="32"/>
        <w:rPr>
          <w:rFonts w:asciiTheme="minorHAnsi" w:eastAsiaTheme="minorEastAsia" w:hAnsiTheme="minorHAnsi" w:cstheme="minorBidi"/>
          <w:sz w:val="22"/>
          <w:lang w:eastAsia="ru-RU"/>
        </w:rPr>
      </w:pPr>
      <w:hyperlink w:anchor="_Toc121588397" w:history="1">
        <w:r w:rsidR="003D1579" w:rsidRPr="00AA5B5F">
          <w:rPr>
            <w:rStyle w:val="aff1"/>
          </w:rPr>
          <w:t>1.2 Зоны действия индивидуального теплоснабжения</w:t>
        </w:r>
        <w:r w:rsidR="003D1579">
          <w:rPr>
            <w:webHidden/>
          </w:rPr>
          <w:tab/>
        </w:r>
        <w:r w:rsidR="003D1579">
          <w:rPr>
            <w:webHidden/>
          </w:rPr>
          <w:fldChar w:fldCharType="begin"/>
        </w:r>
        <w:r w:rsidR="003D1579">
          <w:rPr>
            <w:webHidden/>
          </w:rPr>
          <w:instrText xml:space="preserve"> PAGEREF _Toc121588397 \h </w:instrText>
        </w:r>
        <w:r w:rsidR="003D1579">
          <w:rPr>
            <w:webHidden/>
          </w:rPr>
        </w:r>
        <w:r w:rsidR="003D1579">
          <w:rPr>
            <w:webHidden/>
          </w:rPr>
          <w:fldChar w:fldCharType="separate"/>
        </w:r>
        <w:r w:rsidR="003D1579">
          <w:rPr>
            <w:webHidden/>
          </w:rPr>
          <w:t>26</w:t>
        </w:r>
        <w:r w:rsidR="003D1579">
          <w:rPr>
            <w:webHidden/>
          </w:rPr>
          <w:fldChar w:fldCharType="end"/>
        </w:r>
      </w:hyperlink>
    </w:p>
    <w:p w:rsidR="003D1579" w:rsidRDefault="00A06375">
      <w:pPr>
        <w:pStyle w:val="32"/>
        <w:rPr>
          <w:rFonts w:asciiTheme="minorHAnsi" w:eastAsiaTheme="minorEastAsia" w:hAnsiTheme="minorHAnsi" w:cstheme="minorBidi"/>
          <w:sz w:val="22"/>
          <w:lang w:eastAsia="ru-RU"/>
        </w:rPr>
      </w:pPr>
      <w:hyperlink w:anchor="_Toc121588398" w:history="1">
        <w:r w:rsidR="003D1579" w:rsidRPr="00AA5B5F">
          <w:rPr>
            <w:rStyle w:val="aff1"/>
          </w:rPr>
          <w:t>1.3 Изменения, произошедшие в функциональной структуре теплоснабжения округа за период, предшествующий разработке (актуализации) схемы теплоснабжения</w:t>
        </w:r>
        <w:r w:rsidR="003D1579">
          <w:rPr>
            <w:webHidden/>
          </w:rPr>
          <w:tab/>
        </w:r>
        <w:r w:rsidR="003D1579">
          <w:rPr>
            <w:webHidden/>
          </w:rPr>
          <w:fldChar w:fldCharType="begin"/>
        </w:r>
        <w:r w:rsidR="003D1579">
          <w:rPr>
            <w:webHidden/>
          </w:rPr>
          <w:instrText xml:space="preserve"> PAGEREF _Toc121588398 \h </w:instrText>
        </w:r>
        <w:r w:rsidR="003D1579">
          <w:rPr>
            <w:webHidden/>
          </w:rPr>
        </w:r>
        <w:r w:rsidR="003D1579">
          <w:rPr>
            <w:webHidden/>
          </w:rPr>
          <w:fldChar w:fldCharType="separate"/>
        </w:r>
        <w:r w:rsidR="003D1579">
          <w:rPr>
            <w:webHidden/>
          </w:rPr>
          <w:t>28</w:t>
        </w:r>
        <w:r w:rsidR="003D1579">
          <w:rPr>
            <w:webHidden/>
          </w:rPr>
          <w:fldChar w:fldCharType="end"/>
        </w:r>
      </w:hyperlink>
    </w:p>
    <w:p w:rsidR="003D1579" w:rsidRDefault="00A06375">
      <w:pPr>
        <w:pStyle w:val="23"/>
        <w:rPr>
          <w:rFonts w:asciiTheme="minorHAnsi" w:eastAsiaTheme="minorEastAsia" w:hAnsiTheme="minorHAnsi" w:cstheme="minorBidi"/>
          <w:noProof/>
          <w:sz w:val="22"/>
          <w:szCs w:val="22"/>
          <w:lang w:eastAsia="ru-RU"/>
        </w:rPr>
      </w:pPr>
      <w:hyperlink w:anchor="_Toc121588399" w:history="1">
        <w:r w:rsidR="003D1579" w:rsidRPr="00AA5B5F">
          <w:rPr>
            <w:rStyle w:val="aff1"/>
            <w:noProof/>
          </w:rPr>
          <w:t>Часть 2 Источники тепловой энергии.</w:t>
        </w:r>
        <w:r w:rsidR="003D1579">
          <w:rPr>
            <w:noProof/>
            <w:webHidden/>
          </w:rPr>
          <w:tab/>
        </w:r>
        <w:r w:rsidR="003D1579">
          <w:rPr>
            <w:noProof/>
            <w:webHidden/>
          </w:rPr>
          <w:fldChar w:fldCharType="begin"/>
        </w:r>
        <w:r w:rsidR="003D1579">
          <w:rPr>
            <w:noProof/>
            <w:webHidden/>
          </w:rPr>
          <w:instrText xml:space="preserve"> PAGEREF _Toc121588399 \h </w:instrText>
        </w:r>
        <w:r w:rsidR="003D1579">
          <w:rPr>
            <w:noProof/>
            <w:webHidden/>
          </w:rPr>
        </w:r>
        <w:r w:rsidR="003D1579">
          <w:rPr>
            <w:noProof/>
            <w:webHidden/>
          </w:rPr>
          <w:fldChar w:fldCharType="separate"/>
        </w:r>
        <w:r w:rsidR="003D1579">
          <w:rPr>
            <w:noProof/>
            <w:webHidden/>
          </w:rPr>
          <w:t>29</w:t>
        </w:r>
        <w:r w:rsidR="003D1579">
          <w:rPr>
            <w:noProof/>
            <w:webHidden/>
          </w:rPr>
          <w:fldChar w:fldCharType="end"/>
        </w:r>
      </w:hyperlink>
    </w:p>
    <w:p w:rsidR="003D1579" w:rsidRDefault="00A06375">
      <w:pPr>
        <w:pStyle w:val="32"/>
        <w:rPr>
          <w:rFonts w:asciiTheme="minorHAnsi" w:eastAsiaTheme="minorEastAsia" w:hAnsiTheme="minorHAnsi" w:cstheme="minorBidi"/>
          <w:sz w:val="22"/>
          <w:lang w:eastAsia="ru-RU"/>
        </w:rPr>
      </w:pPr>
      <w:hyperlink w:anchor="_Toc121588400" w:history="1">
        <w:r w:rsidR="003D1579" w:rsidRPr="00AA5B5F">
          <w:rPr>
            <w:rStyle w:val="aff1"/>
          </w:rPr>
          <w:t>2.1 Структура и технические характеристики основного оборудования</w:t>
        </w:r>
        <w:r w:rsidR="003D1579">
          <w:rPr>
            <w:webHidden/>
          </w:rPr>
          <w:tab/>
        </w:r>
        <w:r w:rsidR="003D1579">
          <w:rPr>
            <w:webHidden/>
          </w:rPr>
          <w:fldChar w:fldCharType="begin"/>
        </w:r>
        <w:r w:rsidR="003D1579">
          <w:rPr>
            <w:webHidden/>
          </w:rPr>
          <w:instrText xml:space="preserve"> PAGEREF _Toc121588400 \h </w:instrText>
        </w:r>
        <w:r w:rsidR="003D1579">
          <w:rPr>
            <w:webHidden/>
          </w:rPr>
        </w:r>
        <w:r w:rsidR="003D1579">
          <w:rPr>
            <w:webHidden/>
          </w:rPr>
          <w:fldChar w:fldCharType="separate"/>
        </w:r>
        <w:r w:rsidR="003D1579">
          <w:rPr>
            <w:webHidden/>
          </w:rPr>
          <w:t>30</w:t>
        </w:r>
        <w:r w:rsidR="003D1579">
          <w:rPr>
            <w:webHidden/>
          </w:rPr>
          <w:fldChar w:fldCharType="end"/>
        </w:r>
      </w:hyperlink>
    </w:p>
    <w:p w:rsidR="003D1579" w:rsidRDefault="00A06375">
      <w:pPr>
        <w:pStyle w:val="32"/>
        <w:rPr>
          <w:rFonts w:asciiTheme="minorHAnsi" w:eastAsiaTheme="minorEastAsia" w:hAnsiTheme="minorHAnsi" w:cstheme="minorBidi"/>
          <w:sz w:val="22"/>
          <w:lang w:eastAsia="ru-RU"/>
        </w:rPr>
      </w:pPr>
      <w:hyperlink w:anchor="_Toc121588401" w:history="1">
        <w:r w:rsidR="003D1579" w:rsidRPr="00AA5B5F">
          <w:rPr>
            <w:rStyle w:val="aff1"/>
          </w:rPr>
          <w:t>2.2 Параметры установленной тепловой мощности источника тепловой энергии, в том числе теплофикационного оборудования и теплофикационной установки</w:t>
        </w:r>
        <w:r w:rsidR="003D1579">
          <w:rPr>
            <w:webHidden/>
          </w:rPr>
          <w:tab/>
        </w:r>
        <w:r w:rsidR="003D1579">
          <w:rPr>
            <w:webHidden/>
          </w:rPr>
          <w:fldChar w:fldCharType="begin"/>
        </w:r>
        <w:r w:rsidR="003D1579">
          <w:rPr>
            <w:webHidden/>
          </w:rPr>
          <w:instrText xml:space="preserve"> PAGEREF _Toc121588401 \h </w:instrText>
        </w:r>
        <w:r w:rsidR="003D1579">
          <w:rPr>
            <w:webHidden/>
          </w:rPr>
        </w:r>
        <w:r w:rsidR="003D1579">
          <w:rPr>
            <w:webHidden/>
          </w:rPr>
          <w:fldChar w:fldCharType="separate"/>
        </w:r>
        <w:r w:rsidR="003D1579">
          <w:rPr>
            <w:webHidden/>
          </w:rPr>
          <w:t>31</w:t>
        </w:r>
        <w:r w:rsidR="003D1579">
          <w:rPr>
            <w:webHidden/>
          </w:rPr>
          <w:fldChar w:fldCharType="end"/>
        </w:r>
      </w:hyperlink>
    </w:p>
    <w:p w:rsidR="003D1579" w:rsidRDefault="00A06375">
      <w:pPr>
        <w:pStyle w:val="32"/>
        <w:rPr>
          <w:rFonts w:asciiTheme="minorHAnsi" w:eastAsiaTheme="minorEastAsia" w:hAnsiTheme="minorHAnsi" w:cstheme="minorBidi"/>
          <w:sz w:val="22"/>
          <w:lang w:eastAsia="ru-RU"/>
        </w:rPr>
      </w:pPr>
      <w:hyperlink w:anchor="_Toc121588402" w:history="1">
        <w:r w:rsidR="003D1579" w:rsidRPr="00AA5B5F">
          <w:rPr>
            <w:rStyle w:val="aff1"/>
          </w:rPr>
          <w:t>2.3 Ограничения тепловой мощности и параметров располагаемой тепловой мощности</w:t>
        </w:r>
        <w:r w:rsidR="003D1579">
          <w:rPr>
            <w:webHidden/>
          </w:rPr>
          <w:tab/>
        </w:r>
        <w:r w:rsidR="003D1579">
          <w:rPr>
            <w:webHidden/>
          </w:rPr>
          <w:fldChar w:fldCharType="begin"/>
        </w:r>
        <w:r w:rsidR="003D1579">
          <w:rPr>
            <w:webHidden/>
          </w:rPr>
          <w:instrText xml:space="preserve"> PAGEREF _Toc121588402 \h </w:instrText>
        </w:r>
        <w:r w:rsidR="003D1579">
          <w:rPr>
            <w:webHidden/>
          </w:rPr>
        </w:r>
        <w:r w:rsidR="003D1579">
          <w:rPr>
            <w:webHidden/>
          </w:rPr>
          <w:fldChar w:fldCharType="separate"/>
        </w:r>
        <w:r w:rsidR="003D1579">
          <w:rPr>
            <w:webHidden/>
          </w:rPr>
          <w:t>32</w:t>
        </w:r>
        <w:r w:rsidR="003D1579">
          <w:rPr>
            <w:webHidden/>
          </w:rPr>
          <w:fldChar w:fldCharType="end"/>
        </w:r>
      </w:hyperlink>
    </w:p>
    <w:p w:rsidR="003D1579" w:rsidRDefault="00A06375">
      <w:pPr>
        <w:pStyle w:val="32"/>
        <w:rPr>
          <w:rFonts w:asciiTheme="minorHAnsi" w:eastAsiaTheme="minorEastAsia" w:hAnsiTheme="minorHAnsi" w:cstheme="minorBidi"/>
          <w:sz w:val="22"/>
          <w:lang w:eastAsia="ru-RU"/>
        </w:rPr>
      </w:pPr>
      <w:hyperlink w:anchor="_Toc121588403" w:history="1">
        <w:r w:rsidR="003D1579" w:rsidRPr="00AA5B5F">
          <w:rPr>
            <w:rStyle w:val="aff1"/>
          </w:rPr>
          <w:t>2.4 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r w:rsidR="003D1579">
          <w:rPr>
            <w:webHidden/>
          </w:rPr>
          <w:tab/>
        </w:r>
        <w:r w:rsidR="003D1579">
          <w:rPr>
            <w:webHidden/>
          </w:rPr>
          <w:fldChar w:fldCharType="begin"/>
        </w:r>
        <w:r w:rsidR="003D1579">
          <w:rPr>
            <w:webHidden/>
          </w:rPr>
          <w:instrText xml:space="preserve"> PAGEREF _Toc121588403 \h </w:instrText>
        </w:r>
        <w:r w:rsidR="003D1579">
          <w:rPr>
            <w:webHidden/>
          </w:rPr>
        </w:r>
        <w:r w:rsidR="003D1579">
          <w:rPr>
            <w:webHidden/>
          </w:rPr>
          <w:fldChar w:fldCharType="separate"/>
        </w:r>
        <w:r w:rsidR="003D1579">
          <w:rPr>
            <w:webHidden/>
          </w:rPr>
          <w:t>32</w:t>
        </w:r>
        <w:r w:rsidR="003D1579">
          <w:rPr>
            <w:webHidden/>
          </w:rPr>
          <w:fldChar w:fldCharType="end"/>
        </w:r>
      </w:hyperlink>
    </w:p>
    <w:p w:rsidR="003D1579" w:rsidRDefault="00A06375">
      <w:pPr>
        <w:pStyle w:val="32"/>
        <w:rPr>
          <w:rFonts w:asciiTheme="minorHAnsi" w:eastAsiaTheme="minorEastAsia" w:hAnsiTheme="minorHAnsi" w:cstheme="minorBidi"/>
          <w:sz w:val="22"/>
          <w:lang w:eastAsia="ru-RU"/>
        </w:rPr>
      </w:pPr>
      <w:hyperlink w:anchor="_Toc121588404" w:history="1">
        <w:r w:rsidR="003D1579" w:rsidRPr="00AA5B5F">
          <w:rPr>
            <w:rStyle w:val="aff1"/>
          </w:rPr>
          <w:t>2.5 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r w:rsidR="003D1579">
          <w:rPr>
            <w:webHidden/>
          </w:rPr>
          <w:tab/>
        </w:r>
        <w:r w:rsidR="003D1579">
          <w:rPr>
            <w:webHidden/>
          </w:rPr>
          <w:fldChar w:fldCharType="begin"/>
        </w:r>
        <w:r w:rsidR="003D1579">
          <w:rPr>
            <w:webHidden/>
          </w:rPr>
          <w:instrText xml:space="preserve"> PAGEREF _Toc121588404 \h </w:instrText>
        </w:r>
        <w:r w:rsidR="003D1579">
          <w:rPr>
            <w:webHidden/>
          </w:rPr>
        </w:r>
        <w:r w:rsidR="003D1579">
          <w:rPr>
            <w:webHidden/>
          </w:rPr>
          <w:fldChar w:fldCharType="separate"/>
        </w:r>
        <w:r w:rsidR="003D1579">
          <w:rPr>
            <w:webHidden/>
          </w:rPr>
          <w:t>34</w:t>
        </w:r>
        <w:r w:rsidR="003D1579">
          <w:rPr>
            <w:webHidden/>
          </w:rPr>
          <w:fldChar w:fldCharType="end"/>
        </w:r>
      </w:hyperlink>
    </w:p>
    <w:p w:rsidR="003D1579" w:rsidRDefault="00A06375">
      <w:pPr>
        <w:pStyle w:val="32"/>
        <w:rPr>
          <w:rFonts w:asciiTheme="minorHAnsi" w:eastAsiaTheme="minorEastAsia" w:hAnsiTheme="minorHAnsi" w:cstheme="minorBidi"/>
          <w:sz w:val="22"/>
          <w:lang w:eastAsia="ru-RU"/>
        </w:rPr>
      </w:pPr>
      <w:hyperlink w:anchor="_Toc121588405" w:history="1">
        <w:r w:rsidR="003D1579" w:rsidRPr="00AA5B5F">
          <w:rPr>
            <w:rStyle w:val="aff1"/>
          </w:rPr>
          <w:t>2.6 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r w:rsidR="003D1579">
          <w:rPr>
            <w:webHidden/>
          </w:rPr>
          <w:tab/>
        </w:r>
        <w:r w:rsidR="003D1579">
          <w:rPr>
            <w:webHidden/>
          </w:rPr>
          <w:fldChar w:fldCharType="begin"/>
        </w:r>
        <w:r w:rsidR="003D1579">
          <w:rPr>
            <w:webHidden/>
          </w:rPr>
          <w:instrText xml:space="preserve"> PAGEREF _Toc121588405 \h </w:instrText>
        </w:r>
        <w:r w:rsidR="003D1579">
          <w:rPr>
            <w:webHidden/>
          </w:rPr>
        </w:r>
        <w:r w:rsidR="003D1579">
          <w:rPr>
            <w:webHidden/>
          </w:rPr>
          <w:fldChar w:fldCharType="separate"/>
        </w:r>
        <w:r w:rsidR="003D1579">
          <w:rPr>
            <w:webHidden/>
          </w:rPr>
          <w:t>34</w:t>
        </w:r>
        <w:r w:rsidR="003D1579">
          <w:rPr>
            <w:webHidden/>
          </w:rPr>
          <w:fldChar w:fldCharType="end"/>
        </w:r>
      </w:hyperlink>
    </w:p>
    <w:p w:rsidR="003D1579" w:rsidRDefault="00A06375">
      <w:pPr>
        <w:pStyle w:val="32"/>
        <w:rPr>
          <w:rFonts w:asciiTheme="minorHAnsi" w:eastAsiaTheme="minorEastAsia" w:hAnsiTheme="minorHAnsi" w:cstheme="minorBidi"/>
          <w:sz w:val="22"/>
          <w:lang w:eastAsia="ru-RU"/>
        </w:rPr>
      </w:pPr>
      <w:hyperlink w:anchor="_Toc121588406" w:history="1">
        <w:r w:rsidR="003D1579" w:rsidRPr="00AA5B5F">
          <w:rPr>
            <w:rStyle w:val="aff1"/>
          </w:rPr>
          <w:t>2.7 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r w:rsidR="003D1579">
          <w:rPr>
            <w:webHidden/>
          </w:rPr>
          <w:tab/>
        </w:r>
        <w:r w:rsidR="003D1579">
          <w:rPr>
            <w:webHidden/>
          </w:rPr>
          <w:fldChar w:fldCharType="begin"/>
        </w:r>
        <w:r w:rsidR="003D1579">
          <w:rPr>
            <w:webHidden/>
          </w:rPr>
          <w:instrText xml:space="preserve"> PAGEREF _Toc121588406 \h </w:instrText>
        </w:r>
        <w:r w:rsidR="003D1579">
          <w:rPr>
            <w:webHidden/>
          </w:rPr>
        </w:r>
        <w:r w:rsidR="003D1579">
          <w:rPr>
            <w:webHidden/>
          </w:rPr>
          <w:fldChar w:fldCharType="separate"/>
        </w:r>
        <w:r w:rsidR="003D1579">
          <w:rPr>
            <w:webHidden/>
          </w:rPr>
          <w:t>34</w:t>
        </w:r>
        <w:r w:rsidR="003D1579">
          <w:rPr>
            <w:webHidden/>
          </w:rPr>
          <w:fldChar w:fldCharType="end"/>
        </w:r>
      </w:hyperlink>
    </w:p>
    <w:p w:rsidR="003D1579" w:rsidRDefault="00A06375">
      <w:pPr>
        <w:pStyle w:val="32"/>
        <w:rPr>
          <w:rFonts w:asciiTheme="minorHAnsi" w:eastAsiaTheme="minorEastAsia" w:hAnsiTheme="minorHAnsi" w:cstheme="minorBidi"/>
          <w:sz w:val="22"/>
          <w:lang w:eastAsia="ru-RU"/>
        </w:rPr>
      </w:pPr>
      <w:hyperlink w:anchor="_Toc121588407" w:history="1">
        <w:r w:rsidR="003D1579" w:rsidRPr="00AA5B5F">
          <w:rPr>
            <w:rStyle w:val="aff1"/>
          </w:rPr>
          <w:t>2.8 Среднегодовая загрузка оборудования</w:t>
        </w:r>
        <w:r w:rsidR="003D1579">
          <w:rPr>
            <w:webHidden/>
          </w:rPr>
          <w:tab/>
        </w:r>
        <w:r w:rsidR="003D1579">
          <w:rPr>
            <w:webHidden/>
          </w:rPr>
          <w:fldChar w:fldCharType="begin"/>
        </w:r>
        <w:r w:rsidR="003D1579">
          <w:rPr>
            <w:webHidden/>
          </w:rPr>
          <w:instrText xml:space="preserve"> PAGEREF _Toc121588407 \h </w:instrText>
        </w:r>
        <w:r w:rsidR="003D1579">
          <w:rPr>
            <w:webHidden/>
          </w:rPr>
        </w:r>
        <w:r w:rsidR="003D1579">
          <w:rPr>
            <w:webHidden/>
          </w:rPr>
          <w:fldChar w:fldCharType="separate"/>
        </w:r>
        <w:r w:rsidR="003D1579">
          <w:rPr>
            <w:webHidden/>
          </w:rPr>
          <w:t>36</w:t>
        </w:r>
        <w:r w:rsidR="003D1579">
          <w:rPr>
            <w:webHidden/>
          </w:rPr>
          <w:fldChar w:fldCharType="end"/>
        </w:r>
      </w:hyperlink>
    </w:p>
    <w:p w:rsidR="003D1579" w:rsidRDefault="00A06375">
      <w:pPr>
        <w:pStyle w:val="32"/>
        <w:rPr>
          <w:rFonts w:asciiTheme="minorHAnsi" w:eastAsiaTheme="minorEastAsia" w:hAnsiTheme="minorHAnsi" w:cstheme="minorBidi"/>
          <w:sz w:val="22"/>
          <w:lang w:eastAsia="ru-RU"/>
        </w:rPr>
      </w:pPr>
      <w:hyperlink w:anchor="_Toc121588408" w:history="1">
        <w:r w:rsidR="003D1579" w:rsidRPr="00AA5B5F">
          <w:rPr>
            <w:rStyle w:val="aff1"/>
          </w:rPr>
          <w:t>2.9 Способы учета тепла, отпущенного в тепловые сети</w:t>
        </w:r>
        <w:r w:rsidR="003D1579">
          <w:rPr>
            <w:webHidden/>
          </w:rPr>
          <w:tab/>
        </w:r>
        <w:r w:rsidR="003D1579">
          <w:rPr>
            <w:webHidden/>
          </w:rPr>
          <w:fldChar w:fldCharType="begin"/>
        </w:r>
        <w:r w:rsidR="003D1579">
          <w:rPr>
            <w:webHidden/>
          </w:rPr>
          <w:instrText xml:space="preserve"> PAGEREF _Toc121588408 \h </w:instrText>
        </w:r>
        <w:r w:rsidR="003D1579">
          <w:rPr>
            <w:webHidden/>
          </w:rPr>
        </w:r>
        <w:r w:rsidR="003D1579">
          <w:rPr>
            <w:webHidden/>
          </w:rPr>
          <w:fldChar w:fldCharType="separate"/>
        </w:r>
        <w:r w:rsidR="003D1579">
          <w:rPr>
            <w:webHidden/>
          </w:rPr>
          <w:t>36</w:t>
        </w:r>
        <w:r w:rsidR="003D1579">
          <w:rPr>
            <w:webHidden/>
          </w:rPr>
          <w:fldChar w:fldCharType="end"/>
        </w:r>
      </w:hyperlink>
    </w:p>
    <w:p w:rsidR="003D1579" w:rsidRDefault="00A06375">
      <w:pPr>
        <w:pStyle w:val="32"/>
        <w:rPr>
          <w:rFonts w:asciiTheme="minorHAnsi" w:eastAsiaTheme="minorEastAsia" w:hAnsiTheme="minorHAnsi" w:cstheme="minorBidi"/>
          <w:sz w:val="22"/>
          <w:lang w:eastAsia="ru-RU"/>
        </w:rPr>
      </w:pPr>
      <w:hyperlink w:anchor="_Toc121588409" w:history="1">
        <w:r w:rsidR="003D1579" w:rsidRPr="00AA5B5F">
          <w:rPr>
            <w:rStyle w:val="aff1"/>
          </w:rPr>
          <w:t>2.10 Статистика отказов и восстановлений оборудования источников тепловой энергии</w:t>
        </w:r>
        <w:r w:rsidR="003D1579">
          <w:rPr>
            <w:webHidden/>
          </w:rPr>
          <w:tab/>
        </w:r>
        <w:r w:rsidR="003D1579">
          <w:rPr>
            <w:webHidden/>
          </w:rPr>
          <w:fldChar w:fldCharType="begin"/>
        </w:r>
        <w:r w:rsidR="003D1579">
          <w:rPr>
            <w:webHidden/>
          </w:rPr>
          <w:instrText xml:space="preserve"> PAGEREF _Toc121588409 \h </w:instrText>
        </w:r>
        <w:r w:rsidR="003D1579">
          <w:rPr>
            <w:webHidden/>
          </w:rPr>
        </w:r>
        <w:r w:rsidR="003D1579">
          <w:rPr>
            <w:webHidden/>
          </w:rPr>
          <w:fldChar w:fldCharType="separate"/>
        </w:r>
        <w:r w:rsidR="003D1579">
          <w:rPr>
            <w:webHidden/>
          </w:rPr>
          <w:t>37</w:t>
        </w:r>
        <w:r w:rsidR="003D1579">
          <w:rPr>
            <w:webHidden/>
          </w:rPr>
          <w:fldChar w:fldCharType="end"/>
        </w:r>
      </w:hyperlink>
    </w:p>
    <w:p w:rsidR="003D1579" w:rsidRDefault="00A06375">
      <w:pPr>
        <w:pStyle w:val="32"/>
        <w:rPr>
          <w:rFonts w:asciiTheme="minorHAnsi" w:eastAsiaTheme="minorEastAsia" w:hAnsiTheme="minorHAnsi" w:cstheme="minorBidi"/>
          <w:sz w:val="22"/>
          <w:lang w:eastAsia="ru-RU"/>
        </w:rPr>
      </w:pPr>
      <w:hyperlink w:anchor="_Toc121588410" w:history="1">
        <w:r w:rsidR="003D1579" w:rsidRPr="00AA5B5F">
          <w:rPr>
            <w:rStyle w:val="aff1"/>
          </w:rPr>
          <w:t>2.11 Предписания надзорных органов по запрещению дальнейшей эксплуатации источников тепловой энергии</w:t>
        </w:r>
        <w:r w:rsidR="003D1579">
          <w:rPr>
            <w:webHidden/>
          </w:rPr>
          <w:tab/>
        </w:r>
        <w:r w:rsidR="003D1579">
          <w:rPr>
            <w:webHidden/>
          </w:rPr>
          <w:fldChar w:fldCharType="begin"/>
        </w:r>
        <w:r w:rsidR="003D1579">
          <w:rPr>
            <w:webHidden/>
          </w:rPr>
          <w:instrText xml:space="preserve"> PAGEREF _Toc121588410 \h </w:instrText>
        </w:r>
        <w:r w:rsidR="003D1579">
          <w:rPr>
            <w:webHidden/>
          </w:rPr>
        </w:r>
        <w:r w:rsidR="003D1579">
          <w:rPr>
            <w:webHidden/>
          </w:rPr>
          <w:fldChar w:fldCharType="separate"/>
        </w:r>
        <w:r w:rsidR="003D1579">
          <w:rPr>
            <w:webHidden/>
          </w:rPr>
          <w:t>37</w:t>
        </w:r>
        <w:r w:rsidR="003D1579">
          <w:rPr>
            <w:webHidden/>
          </w:rPr>
          <w:fldChar w:fldCharType="end"/>
        </w:r>
      </w:hyperlink>
    </w:p>
    <w:p w:rsidR="003D1579" w:rsidRDefault="00A06375">
      <w:pPr>
        <w:pStyle w:val="32"/>
        <w:rPr>
          <w:rFonts w:asciiTheme="minorHAnsi" w:eastAsiaTheme="minorEastAsia" w:hAnsiTheme="minorHAnsi" w:cstheme="minorBidi"/>
          <w:sz w:val="22"/>
          <w:lang w:eastAsia="ru-RU"/>
        </w:rPr>
      </w:pPr>
      <w:hyperlink w:anchor="_Toc121588411" w:history="1">
        <w:r w:rsidR="003D1579" w:rsidRPr="00AA5B5F">
          <w:rPr>
            <w:rStyle w:val="aff1"/>
          </w:rPr>
          <w:t>2.12 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r w:rsidR="003D1579">
          <w:rPr>
            <w:webHidden/>
          </w:rPr>
          <w:tab/>
        </w:r>
        <w:r w:rsidR="003D1579">
          <w:rPr>
            <w:webHidden/>
          </w:rPr>
          <w:fldChar w:fldCharType="begin"/>
        </w:r>
        <w:r w:rsidR="003D1579">
          <w:rPr>
            <w:webHidden/>
          </w:rPr>
          <w:instrText xml:space="preserve"> PAGEREF _Toc121588411 \h </w:instrText>
        </w:r>
        <w:r w:rsidR="003D1579">
          <w:rPr>
            <w:webHidden/>
          </w:rPr>
        </w:r>
        <w:r w:rsidR="003D1579">
          <w:rPr>
            <w:webHidden/>
          </w:rPr>
          <w:fldChar w:fldCharType="separate"/>
        </w:r>
        <w:r w:rsidR="003D1579">
          <w:rPr>
            <w:webHidden/>
          </w:rPr>
          <w:t>37</w:t>
        </w:r>
        <w:r w:rsidR="003D1579">
          <w:rPr>
            <w:webHidden/>
          </w:rPr>
          <w:fldChar w:fldCharType="end"/>
        </w:r>
      </w:hyperlink>
    </w:p>
    <w:p w:rsidR="003D1579" w:rsidRDefault="00A06375">
      <w:pPr>
        <w:pStyle w:val="32"/>
        <w:rPr>
          <w:rFonts w:asciiTheme="minorHAnsi" w:eastAsiaTheme="minorEastAsia" w:hAnsiTheme="minorHAnsi" w:cstheme="minorBidi"/>
          <w:sz w:val="22"/>
          <w:lang w:eastAsia="ru-RU"/>
        </w:rPr>
      </w:pPr>
      <w:hyperlink w:anchor="_Toc121588412" w:history="1">
        <w:r w:rsidR="003D1579" w:rsidRPr="00AA5B5F">
          <w:rPr>
            <w:rStyle w:val="aff1"/>
          </w:rPr>
          <w:t>2.13 Изменения, произошедшие в технических характеристиках основного оборудования источников тепловой энергии округа за период, предшествующий разработке (актуализации) схемы теплоснабжения</w:t>
        </w:r>
        <w:r w:rsidR="003D1579">
          <w:rPr>
            <w:webHidden/>
          </w:rPr>
          <w:tab/>
        </w:r>
        <w:r w:rsidR="003D1579">
          <w:rPr>
            <w:webHidden/>
          </w:rPr>
          <w:fldChar w:fldCharType="begin"/>
        </w:r>
        <w:r w:rsidR="003D1579">
          <w:rPr>
            <w:webHidden/>
          </w:rPr>
          <w:instrText xml:space="preserve"> PAGEREF _Toc121588412 \h </w:instrText>
        </w:r>
        <w:r w:rsidR="003D1579">
          <w:rPr>
            <w:webHidden/>
          </w:rPr>
        </w:r>
        <w:r w:rsidR="003D1579">
          <w:rPr>
            <w:webHidden/>
          </w:rPr>
          <w:fldChar w:fldCharType="separate"/>
        </w:r>
        <w:r w:rsidR="003D1579">
          <w:rPr>
            <w:webHidden/>
          </w:rPr>
          <w:t>37</w:t>
        </w:r>
        <w:r w:rsidR="003D1579">
          <w:rPr>
            <w:webHidden/>
          </w:rPr>
          <w:fldChar w:fldCharType="end"/>
        </w:r>
      </w:hyperlink>
    </w:p>
    <w:p w:rsidR="003D1579" w:rsidRDefault="00A06375">
      <w:pPr>
        <w:pStyle w:val="23"/>
        <w:rPr>
          <w:rFonts w:asciiTheme="minorHAnsi" w:eastAsiaTheme="minorEastAsia" w:hAnsiTheme="minorHAnsi" w:cstheme="minorBidi"/>
          <w:noProof/>
          <w:sz w:val="22"/>
          <w:szCs w:val="22"/>
          <w:lang w:eastAsia="ru-RU"/>
        </w:rPr>
      </w:pPr>
      <w:hyperlink w:anchor="_Toc121588413" w:history="1">
        <w:r w:rsidR="003D1579" w:rsidRPr="00AA5B5F">
          <w:rPr>
            <w:rStyle w:val="aff1"/>
            <w:noProof/>
          </w:rPr>
          <w:t>Часть 3 Тепловые сети, сооружения на них</w:t>
        </w:r>
        <w:r w:rsidR="003D1579">
          <w:rPr>
            <w:noProof/>
            <w:webHidden/>
          </w:rPr>
          <w:tab/>
        </w:r>
        <w:r w:rsidR="003D1579">
          <w:rPr>
            <w:noProof/>
            <w:webHidden/>
          </w:rPr>
          <w:fldChar w:fldCharType="begin"/>
        </w:r>
        <w:r w:rsidR="003D1579">
          <w:rPr>
            <w:noProof/>
            <w:webHidden/>
          </w:rPr>
          <w:instrText xml:space="preserve"> PAGEREF _Toc121588413 \h </w:instrText>
        </w:r>
        <w:r w:rsidR="003D1579">
          <w:rPr>
            <w:noProof/>
            <w:webHidden/>
          </w:rPr>
        </w:r>
        <w:r w:rsidR="003D1579">
          <w:rPr>
            <w:noProof/>
            <w:webHidden/>
          </w:rPr>
          <w:fldChar w:fldCharType="separate"/>
        </w:r>
        <w:r w:rsidR="003D1579">
          <w:rPr>
            <w:noProof/>
            <w:webHidden/>
          </w:rPr>
          <w:t>38</w:t>
        </w:r>
        <w:r w:rsidR="003D1579">
          <w:rPr>
            <w:noProof/>
            <w:webHidden/>
          </w:rPr>
          <w:fldChar w:fldCharType="end"/>
        </w:r>
      </w:hyperlink>
    </w:p>
    <w:p w:rsidR="003D1579" w:rsidRDefault="00A06375">
      <w:pPr>
        <w:pStyle w:val="32"/>
        <w:rPr>
          <w:rFonts w:asciiTheme="minorHAnsi" w:eastAsiaTheme="minorEastAsia" w:hAnsiTheme="minorHAnsi" w:cstheme="minorBidi"/>
          <w:sz w:val="22"/>
          <w:lang w:eastAsia="ru-RU"/>
        </w:rPr>
      </w:pPr>
      <w:hyperlink w:anchor="_Toc121588414" w:history="1">
        <w:r w:rsidR="003D1579" w:rsidRPr="00AA5B5F">
          <w:rPr>
            <w:rStyle w:val="aff1"/>
          </w:rPr>
          <w:t>3.1 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r w:rsidR="003D1579">
          <w:rPr>
            <w:webHidden/>
          </w:rPr>
          <w:tab/>
        </w:r>
        <w:r w:rsidR="003D1579">
          <w:rPr>
            <w:webHidden/>
          </w:rPr>
          <w:fldChar w:fldCharType="begin"/>
        </w:r>
        <w:r w:rsidR="003D1579">
          <w:rPr>
            <w:webHidden/>
          </w:rPr>
          <w:instrText xml:space="preserve"> PAGEREF _Toc121588414 \h </w:instrText>
        </w:r>
        <w:r w:rsidR="003D1579">
          <w:rPr>
            <w:webHidden/>
          </w:rPr>
        </w:r>
        <w:r w:rsidR="003D1579">
          <w:rPr>
            <w:webHidden/>
          </w:rPr>
          <w:fldChar w:fldCharType="separate"/>
        </w:r>
        <w:r w:rsidR="003D1579">
          <w:rPr>
            <w:webHidden/>
          </w:rPr>
          <w:t>38</w:t>
        </w:r>
        <w:r w:rsidR="003D1579">
          <w:rPr>
            <w:webHidden/>
          </w:rPr>
          <w:fldChar w:fldCharType="end"/>
        </w:r>
      </w:hyperlink>
    </w:p>
    <w:p w:rsidR="003D1579" w:rsidRDefault="00A06375">
      <w:pPr>
        <w:pStyle w:val="32"/>
        <w:rPr>
          <w:rFonts w:asciiTheme="minorHAnsi" w:eastAsiaTheme="minorEastAsia" w:hAnsiTheme="minorHAnsi" w:cstheme="minorBidi"/>
          <w:sz w:val="22"/>
          <w:lang w:eastAsia="ru-RU"/>
        </w:rPr>
      </w:pPr>
      <w:hyperlink w:anchor="_Toc121588415" w:history="1">
        <w:r w:rsidR="003D1579" w:rsidRPr="00AA5B5F">
          <w:rPr>
            <w:rStyle w:val="aff1"/>
          </w:rPr>
          <w:t>3.2 Карты (схемы) тепловых сетей в зонах действия источников тепловой энергии в электронной форме и (или) на бумажном носителе</w:t>
        </w:r>
        <w:r w:rsidR="003D1579">
          <w:rPr>
            <w:webHidden/>
          </w:rPr>
          <w:tab/>
        </w:r>
        <w:r w:rsidR="003D1579">
          <w:rPr>
            <w:webHidden/>
          </w:rPr>
          <w:fldChar w:fldCharType="begin"/>
        </w:r>
        <w:r w:rsidR="003D1579">
          <w:rPr>
            <w:webHidden/>
          </w:rPr>
          <w:instrText xml:space="preserve"> PAGEREF _Toc121588415 \h </w:instrText>
        </w:r>
        <w:r w:rsidR="003D1579">
          <w:rPr>
            <w:webHidden/>
          </w:rPr>
        </w:r>
        <w:r w:rsidR="003D1579">
          <w:rPr>
            <w:webHidden/>
          </w:rPr>
          <w:fldChar w:fldCharType="separate"/>
        </w:r>
        <w:r w:rsidR="003D1579">
          <w:rPr>
            <w:webHidden/>
          </w:rPr>
          <w:t>38</w:t>
        </w:r>
        <w:r w:rsidR="003D1579">
          <w:rPr>
            <w:webHidden/>
          </w:rPr>
          <w:fldChar w:fldCharType="end"/>
        </w:r>
      </w:hyperlink>
    </w:p>
    <w:p w:rsidR="003D1579" w:rsidRDefault="00A06375">
      <w:pPr>
        <w:pStyle w:val="32"/>
        <w:rPr>
          <w:rFonts w:asciiTheme="minorHAnsi" w:eastAsiaTheme="minorEastAsia" w:hAnsiTheme="minorHAnsi" w:cstheme="minorBidi"/>
          <w:sz w:val="22"/>
          <w:lang w:eastAsia="ru-RU"/>
        </w:rPr>
      </w:pPr>
      <w:hyperlink w:anchor="_Toc121588416" w:history="1">
        <w:r w:rsidR="003D1579" w:rsidRPr="00AA5B5F">
          <w:rPr>
            <w:rStyle w:val="aff1"/>
          </w:rPr>
          <w:t>3.3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r w:rsidR="003D1579">
          <w:rPr>
            <w:webHidden/>
          </w:rPr>
          <w:tab/>
        </w:r>
        <w:r w:rsidR="003D1579">
          <w:rPr>
            <w:webHidden/>
          </w:rPr>
          <w:fldChar w:fldCharType="begin"/>
        </w:r>
        <w:r w:rsidR="003D1579">
          <w:rPr>
            <w:webHidden/>
          </w:rPr>
          <w:instrText xml:space="preserve"> PAGEREF _Toc121588416 \h </w:instrText>
        </w:r>
        <w:r w:rsidR="003D1579">
          <w:rPr>
            <w:webHidden/>
          </w:rPr>
        </w:r>
        <w:r w:rsidR="003D1579">
          <w:rPr>
            <w:webHidden/>
          </w:rPr>
          <w:fldChar w:fldCharType="separate"/>
        </w:r>
        <w:r w:rsidR="003D1579">
          <w:rPr>
            <w:webHidden/>
          </w:rPr>
          <w:t>39</w:t>
        </w:r>
        <w:r w:rsidR="003D1579">
          <w:rPr>
            <w:webHidden/>
          </w:rPr>
          <w:fldChar w:fldCharType="end"/>
        </w:r>
      </w:hyperlink>
    </w:p>
    <w:p w:rsidR="003D1579" w:rsidRDefault="00A06375">
      <w:pPr>
        <w:pStyle w:val="32"/>
        <w:rPr>
          <w:rFonts w:asciiTheme="minorHAnsi" w:eastAsiaTheme="minorEastAsia" w:hAnsiTheme="minorHAnsi" w:cstheme="minorBidi"/>
          <w:sz w:val="22"/>
          <w:lang w:eastAsia="ru-RU"/>
        </w:rPr>
      </w:pPr>
      <w:hyperlink w:anchor="_Toc121588417" w:history="1">
        <w:r w:rsidR="003D1579" w:rsidRPr="00AA5B5F">
          <w:rPr>
            <w:rStyle w:val="aff1"/>
          </w:rPr>
          <w:t>3.4 Описание типов и количества секционирующей и регулирующей арматуры на тепловых сетях</w:t>
        </w:r>
        <w:r w:rsidR="003D1579">
          <w:rPr>
            <w:webHidden/>
          </w:rPr>
          <w:tab/>
        </w:r>
        <w:r w:rsidR="003D1579">
          <w:rPr>
            <w:webHidden/>
          </w:rPr>
          <w:fldChar w:fldCharType="begin"/>
        </w:r>
        <w:r w:rsidR="003D1579">
          <w:rPr>
            <w:webHidden/>
          </w:rPr>
          <w:instrText xml:space="preserve"> PAGEREF _Toc121588417 \h </w:instrText>
        </w:r>
        <w:r w:rsidR="003D1579">
          <w:rPr>
            <w:webHidden/>
          </w:rPr>
        </w:r>
        <w:r w:rsidR="003D1579">
          <w:rPr>
            <w:webHidden/>
          </w:rPr>
          <w:fldChar w:fldCharType="separate"/>
        </w:r>
        <w:r w:rsidR="003D1579">
          <w:rPr>
            <w:webHidden/>
          </w:rPr>
          <w:t>41</w:t>
        </w:r>
        <w:r w:rsidR="003D1579">
          <w:rPr>
            <w:webHidden/>
          </w:rPr>
          <w:fldChar w:fldCharType="end"/>
        </w:r>
      </w:hyperlink>
    </w:p>
    <w:p w:rsidR="003D1579" w:rsidRDefault="00A06375">
      <w:pPr>
        <w:pStyle w:val="32"/>
        <w:rPr>
          <w:rFonts w:asciiTheme="minorHAnsi" w:eastAsiaTheme="minorEastAsia" w:hAnsiTheme="minorHAnsi" w:cstheme="minorBidi"/>
          <w:sz w:val="22"/>
          <w:lang w:eastAsia="ru-RU"/>
        </w:rPr>
      </w:pPr>
      <w:hyperlink w:anchor="_Toc121588418" w:history="1">
        <w:r w:rsidR="003D1579" w:rsidRPr="00AA5B5F">
          <w:rPr>
            <w:rStyle w:val="aff1"/>
          </w:rPr>
          <w:t>3.5 Описание типов и строительных особенностей тепловых пунктов, тепловых камер и павильонов</w:t>
        </w:r>
        <w:r w:rsidR="003D1579">
          <w:rPr>
            <w:webHidden/>
          </w:rPr>
          <w:tab/>
        </w:r>
        <w:r w:rsidR="003D1579">
          <w:rPr>
            <w:webHidden/>
          </w:rPr>
          <w:fldChar w:fldCharType="begin"/>
        </w:r>
        <w:r w:rsidR="003D1579">
          <w:rPr>
            <w:webHidden/>
          </w:rPr>
          <w:instrText xml:space="preserve"> PAGEREF _Toc121588418 \h </w:instrText>
        </w:r>
        <w:r w:rsidR="003D1579">
          <w:rPr>
            <w:webHidden/>
          </w:rPr>
        </w:r>
        <w:r w:rsidR="003D1579">
          <w:rPr>
            <w:webHidden/>
          </w:rPr>
          <w:fldChar w:fldCharType="separate"/>
        </w:r>
        <w:r w:rsidR="003D1579">
          <w:rPr>
            <w:webHidden/>
          </w:rPr>
          <w:t>41</w:t>
        </w:r>
        <w:r w:rsidR="003D1579">
          <w:rPr>
            <w:webHidden/>
          </w:rPr>
          <w:fldChar w:fldCharType="end"/>
        </w:r>
      </w:hyperlink>
    </w:p>
    <w:p w:rsidR="003D1579" w:rsidRDefault="00A06375">
      <w:pPr>
        <w:pStyle w:val="32"/>
        <w:rPr>
          <w:rFonts w:asciiTheme="minorHAnsi" w:eastAsiaTheme="minorEastAsia" w:hAnsiTheme="minorHAnsi" w:cstheme="minorBidi"/>
          <w:sz w:val="22"/>
          <w:lang w:eastAsia="ru-RU"/>
        </w:rPr>
      </w:pPr>
      <w:hyperlink w:anchor="_Toc121588419" w:history="1">
        <w:r w:rsidR="003D1579" w:rsidRPr="00AA5B5F">
          <w:rPr>
            <w:rStyle w:val="aff1"/>
          </w:rPr>
          <w:t>3.6 Описание графиков регулирования отпуска тепла в тепловые сети с анализом их обоснованности</w:t>
        </w:r>
        <w:r w:rsidR="003D1579">
          <w:rPr>
            <w:webHidden/>
          </w:rPr>
          <w:tab/>
        </w:r>
        <w:r w:rsidR="003D1579">
          <w:rPr>
            <w:webHidden/>
          </w:rPr>
          <w:fldChar w:fldCharType="begin"/>
        </w:r>
        <w:r w:rsidR="003D1579">
          <w:rPr>
            <w:webHidden/>
          </w:rPr>
          <w:instrText xml:space="preserve"> PAGEREF _Toc121588419 \h </w:instrText>
        </w:r>
        <w:r w:rsidR="003D1579">
          <w:rPr>
            <w:webHidden/>
          </w:rPr>
        </w:r>
        <w:r w:rsidR="003D1579">
          <w:rPr>
            <w:webHidden/>
          </w:rPr>
          <w:fldChar w:fldCharType="separate"/>
        </w:r>
        <w:r w:rsidR="003D1579">
          <w:rPr>
            <w:webHidden/>
          </w:rPr>
          <w:t>41</w:t>
        </w:r>
        <w:r w:rsidR="003D1579">
          <w:rPr>
            <w:webHidden/>
          </w:rPr>
          <w:fldChar w:fldCharType="end"/>
        </w:r>
      </w:hyperlink>
    </w:p>
    <w:p w:rsidR="003D1579" w:rsidRDefault="00A06375">
      <w:pPr>
        <w:pStyle w:val="32"/>
        <w:rPr>
          <w:rFonts w:asciiTheme="minorHAnsi" w:eastAsiaTheme="minorEastAsia" w:hAnsiTheme="minorHAnsi" w:cstheme="minorBidi"/>
          <w:sz w:val="22"/>
          <w:lang w:eastAsia="ru-RU"/>
        </w:rPr>
      </w:pPr>
      <w:hyperlink w:anchor="_Toc121588420" w:history="1">
        <w:r w:rsidR="003D1579" w:rsidRPr="00AA5B5F">
          <w:rPr>
            <w:rStyle w:val="aff1"/>
          </w:rPr>
          <w:t>3.7 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003D1579">
          <w:rPr>
            <w:webHidden/>
          </w:rPr>
          <w:tab/>
        </w:r>
        <w:r w:rsidR="003D1579">
          <w:rPr>
            <w:webHidden/>
          </w:rPr>
          <w:fldChar w:fldCharType="begin"/>
        </w:r>
        <w:r w:rsidR="003D1579">
          <w:rPr>
            <w:webHidden/>
          </w:rPr>
          <w:instrText xml:space="preserve"> PAGEREF _Toc121588420 \h </w:instrText>
        </w:r>
        <w:r w:rsidR="003D1579">
          <w:rPr>
            <w:webHidden/>
          </w:rPr>
        </w:r>
        <w:r w:rsidR="003D1579">
          <w:rPr>
            <w:webHidden/>
          </w:rPr>
          <w:fldChar w:fldCharType="separate"/>
        </w:r>
        <w:r w:rsidR="003D1579">
          <w:rPr>
            <w:webHidden/>
          </w:rPr>
          <w:t>42</w:t>
        </w:r>
        <w:r w:rsidR="003D1579">
          <w:rPr>
            <w:webHidden/>
          </w:rPr>
          <w:fldChar w:fldCharType="end"/>
        </w:r>
      </w:hyperlink>
    </w:p>
    <w:p w:rsidR="003D1579" w:rsidRDefault="00A06375">
      <w:pPr>
        <w:pStyle w:val="32"/>
        <w:rPr>
          <w:rFonts w:asciiTheme="minorHAnsi" w:eastAsiaTheme="minorEastAsia" w:hAnsiTheme="minorHAnsi" w:cstheme="minorBidi"/>
          <w:sz w:val="22"/>
          <w:lang w:eastAsia="ru-RU"/>
        </w:rPr>
      </w:pPr>
      <w:hyperlink w:anchor="_Toc121588421" w:history="1">
        <w:r w:rsidR="003D1579" w:rsidRPr="00AA5B5F">
          <w:rPr>
            <w:rStyle w:val="aff1"/>
          </w:rPr>
          <w:t>3.8 Гидравлические режимы и пьезометрические графики тепловых сетей</w:t>
        </w:r>
        <w:r w:rsidR="003D1579">
          <w:rPr>
            <w:webHidden/>
          </w:rPr>
          <w:tab/>
        </w:r>
        <w:r w:rsidR="003D1579">
          <w:rPr>
            <w:webHidden/>
          </w:rPr>
          <w:fldChar w:fldCharType="begin"/>
        </w:r>
        <w:r w:rsidR="003D1579">
          <w:rPr>
            <w:webHidden/>
          </w:rPr>
          <w:instrText xml:space="preserve"> PAGEREF _Toc121588421 \h </w:instrText>
        </w:r>
        <w:r w:rsidR="003D1579">
          <w:rPr>
            <w:webHidden/>
          </w:rPr>
        </w:r>
        <w:r w:rsidR="003D1579">
          <w:rPr>
            <w:webHidden/>
          </w:rPr>
          <w:fldChar w:fldCharType="separate"/>
        </w:r>
        <w:r w:rsidR="003D1579">
          <w:rPr>
            <w:webHidden/>
          </w:rPr>
          <w:t>42</w:t>
        </w:r>
        <w:r w:rsidR="003D1579">
          <w:rPr>
            <w:webHidden/>
          </w:rPr>
          <w:fldChar w:fldCharType="end"/>
        </w:r>
      </w:hyperlink>
    </w:p>
    <w:p w:rsidR="003D1579" w:rsidRDefault="00A06375">
      <w:pPr>
        <w:pStyle w:val="32"/>
        <w:rPr>
          <w:rFonts w:asciiTheme="minorHAnsi" w:eastAsiaTheme="minorEastAsia" w:hAnsiTheme="minorHAnsi" w:cstheme="minorBidi"/>
          <w:sz w:val="22"/>
          <w:lang w:eastAsia="ru-RU"/>
        </w:rPr>
      </w:pPr>
      <w:hyperlink w:anchor="_Toc121588422" w:history="1">
        <w:r w:rsidR="003D1579" w:rsidRPr="00AA5B5F">
          <w:rPr>
            <w:rStyle w:val="aff1"/>
          </w:rPr>
          <w:t>3.9 Статистика отказов тепловых сетей (аварийных ситуаций) за последние 5 лет</w:t>
        </w:r>
        <w:r w:rsidR="003D1579">
          <w:rPr>
            <w:webHidden/>
          </w:rPr>
          <w:tab/>
        </w:r>
        <w:r w:rsidR="003D1579">
          <w:rPr>
            <w:webHidden/>
          </w:rPr>
          <w:fldChar w:fldCharType="begin"/>
        </w:r>
        <w:r w:rsidR="003D1579">
          <w:rPr>
            <w:webHidden/>
          </w:rPr>
          <w:instrText xml:space="preserve"> PAGEREF _Toc121588422 \h </w:instrText>
        </w:r>
        <w:r w:rsidR="003D1579">
          <w:rPr>
            <w:webHidden/>
          </w:rPr>
        </w:r>
        <w:r w:rsidR="003D1579">
          <w:rPr>
            <w:webHidden/>
          </w:rPr>
          <w:fldChar w:fldCharType="separate"/>
        </w:r>
        <w:r w:rsidR="003D1579">
          <w:rPr>
            <w:webHidden/>
          </w:rPr>
          <w:t>43</w:t>
        </w:r>
        <w:r w:rsidR="003D1579">
          <w:rPr>
            <w:webHidden/>
          </w:rPr>
          <w:fldChar w:fldCharType="end"/>
        </w:r>
      </w:hyperlink>
    </w:p>
    <w:p w:rsidR="003D1579" w:rsidRDefault="00A06375">
      <w:pPr>
        <w:pStyle w:val="32"/>
        <w:rPr>
          <w:rFonts w:asciiTheme="minorHAnsi" w:eastAsiaTheme="minorEastAsia" w:hAnsiTheme="minorHAnsi" w:cstheme="minorBidi"/>
          <w:sz w:val="22"/>
          <w:lang w:eastAsia="ru-RU"/>
        </w:rPr>
      </w:pPr>
      <w:hyperlink w:anchor="_Toc121588423" w:history="1">
        <w:r w:rsidR="003D1579" w:rsidRPr="00AA5B5F">
          <w:rPr>
            <w:rStyle w:val="aff1"/>
          </w:rPr>
          <w:t>3.10 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003D1579">
          <w:rPr>
            <w:webHidden/>
          </w:rPr>
          <w:tab/>
        </w:r>
        <w:r w:rsidR="003D1579">
          <w:rPr>
            <w:webHidden/>
          </w:rPr>
          <w:fldChar w:fldCharType="begin"/>
        </w:r>
        <w:r w:rsidR="003D1579">
          <w:rPr>
            <w:webHidden/>
          </w:rPr>
          <w:instrText xml:space="preserve"> PAGEREF _Toc121588423 \h </w:instrText>
        </w:r>
        <w:r w:rsidR="003D1579">
          <w:rPr>
            <w:webHidden/>
          </w:rPr>
        </w:r>
        <w:r w:rsidR="003D1579">
          <w:rPr>
            <w:webHidden/>
          </w:rPr>
          <w:fldChar w:fldCharType="separate"/>
        </w:r>
        <w:r w:rsidR="003D1579">
          <w:rPr>
            <w:webHidden/>
          </w:rPr>
          <w:t>43</w:t>
        </w:r>
        <w:r w:rsidR="003D1579">
          <w:rPr>
            <w:webHidden/>
          </w:rPr>
          <w:fldChar w:fldCharType="end"/>
        </w:r>
      </w:hyperlink>
    </w:p>
    <w:p w:rsidR="003D1579" w:rsidRDefault="00A06375">
      <w:pPr>
        <w:pStyle w:val="32"/>
        <w:rPr>
          <w:rFonts w:asciiTheme="minorHAnsi" w:eastAsiaTheme="minorEastAsia" w:hAnsiTheme="minorHAnsi" w:cstheme="minorBidi"/>
          <w:sz w:val="22"/>
          <w:lang w:eastAsia="ru-RU"/>
        </w:rPr>
      </w:pPr>
      <w:hyperlink w:anchor="_Toc121588424" w:history="1">
        <w:r w:rsidR="003D1579" w:rsidRPr="00AA5B5F">
          <w:rPr>
            <w:rStyle w:val="aff1"/>
          </w:rPr>
          <w:t>3.11 Описание процедур диагностики состояния тепловых сетей и планирования капитальных (текущих) ремонтов</w:t>
        </w:r>
        <w:r w:rsidR="003D1579">
          <w:rPr>
            <w:webHidden/>
          </w:rPr>
          <w:tab/>
        </w:r>
        <w:r w:rsidR="003D1579">
          <w:rPr>
            <w:webHidden/>
          </w:rPr>
          <w:fldChar w:fldCharType="begin"/>
        </w:r>
        <w:r w:rsidR="003D1579">
          <w:rPr>
            <w:webHidden/>
          </w:rPr>
          <w:instrText xml:space="preserve"> PAGEREF _Toc121588424 \h </w:instrText>
        </w:r>
        <w:r w:rsidR="003D1579">
          <w:rPr>
            <w:webHidden/>
          </w:rPr>
        </w:r>
        <w:r w:rsidR="003D1579">
          <w:rPr>
            <w:webHidden/>
          </w:rPr>
          <w:fldChar w:fldCharType="separate"/>
        </w:r>
        <w:r w:rsidR="003D1579">
          <w:rPr>
            <w:webHidden/>
          </w:rPr>
          <w:t>43</w:t>
        </w:r>
        <w:r w:rsidR="003D1579">
          <w:rPr>
            <w:webHidden/>
          </w:rPr>
          <w:fldChar w:fldCharType="end"/>
        </w:r>
      </w:hyperlink>
    </w:p>
    <w:p w:rsidR="003D1579" w:rsidRDefault="00A06375">
      <w:pPr>
        <w:pStyle w:val="32"/>
        <w:rPr>
          <w:rFonts w:asciiTheme="minorHAnsi" w:eastAsiaTheme="minorEastAsia" w:hAnsiTheme="minorHAnsi" w:cstheme="minorBidi"/>
          <w:sz w:val="22"/>
          <w:lang w:eastAsia="ru-RU"/>
        </w:rPr>
      </w:pPr>
      <w:hyperlink w:anchor="_Toc121588425" w:history="1">
        <w:r w:rsidR="003D1579" w:rsidRPr="00AA5B5F">
          <w:rPr>
            <w:rStyle w:val="aff1"/>
          </w:rPr>
          <w:t>3.12 Описание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r w:rsidR="003D1579">
          <w:rPr>
            <w:webHidden/>
          </w:rPr>
          <w:tab/>
        </w:r>
        <w:r w:rsidR="003D1579">
          <w:rPr>
            <w:webHidden/>
          </w:rPr>
          <w:fldChar w:fldCharType="begin"/>
        </w:r>
        <w:r w:rsidR="003D1579">
          <w:rPr>
            <w:webHidden/>
          </w:rPr>
          <w:instrText xml:space="preserve"> PAGEREF _Toc121588425 \h </w:instrText>
        </w:r>
        <w:r w:rsidR="003D1579">
          <w:rPr>
            <w:webHidden/>
          </w:rPr>
        </w:r>
        <w:r w:rsidR="003D1579">
          <w:rPr>
            <w:webHidden/>
          </w:rPr>
          <w:fldChar w:fldCharType="separate"/>
        </w:r>
        <w:r w:rsidR="003D1579">
          <w:rPr>
            <w:webHidden/>
          </w:rPr>
          <w:t>45</w:t>
        </w:r>
        <w:r w:rsidR="003D1579">
          <w:rPr>
            <w:webHidden/>
          </w:rPr>
          <w:fldChar w:fldCharType="end"/>
        </w:r>
      </w:hyperlink>
    </w:p>
    <w:p w:rsidR="003D1579" w:rsidRDefault="00A06375">
      <w:pPr>
        <w:pStyle w:val="32"/>
        <w:rPr>
          <w:rFonts w:asciiTheme="minorHAnsi" w:eastAsiaTheme="minorEastAsia" w:hAnsiTheme="minorHAnsi" w:cstheme="minorBidi"/>
          <w:sz w:val="22"/>
          <w:lang w:eastAsia="ru-RU"/>
        </w:rPr>
      </w:pPr>
      <w:hyperlink w:anchor="_Toc121588426" w:history="1">
        <w:r w:rsidR="003D1579" w:rsidRPr="00AA5B5F">
          <w:rPr>
            <w:rStyle w:val="aff1"/>
          </w:rPr>
          <w:t>3.13 Описание нормативов технологических потерь (в ценовых зонах теплоснабжения - плановых потерь, определяемых в соответствии с методическими указаниями по разработке схем теплоснабжения) при передаче тепловой энергии (мощности) и теплоносителя, включаемых в расчет отпущенных тепловой энергии (мощности) и теплоносителя</w:t>
        </w:r>
        <w:r w:rsidR="003D1579">
          <w:rPr>
            <w:webHidden/>
          </w:rPr>
          <w:tab/>
        </w:r>
        <w:r w:rsidR="003D1579">
          <w:rPr>
            <w:webHidden/>
          </w:rPr>
          <w:fldChar w:fldCharType="begin"/>
        </w:r>
        <w:r w:rsidR="003D1579">
          <w:rPr>
            <w:webHidden/>
          </w:rPr>
          <w:instrText xml:space="preserve"> PAGEREF _Toc121588426 \h </w:instrText>
        </w:r>
        <w:r w:rsidR="003D1579">
          <w:rPr>
            <w:webHidden/>
          </w:rPr>
        </w:r>
        <w:r w:rsidR="003D1579">
          <w:rPr>
            <w:webHidden/>
          </w:rPr>
          <w:fldChar w:fldCharType="separate"/>
        </w:r>
        <w:r w:rsidR="003D1579">
          <w:rPr>
            <w:webHidden/>
          </w:rPr>
          <w:t>45</w:t>
        </w:r>
        <w:r w:rsidR="003D1579">
          <w:rPr>
            <w:webHidden/>
          </w:rPr>
          <w:fldChar w:fldCharType="end"/>
        </w:r>
      </w:hyperlink>
    </w:p>
    <w:p w:rsidR="003D1579" w:rsidRDefault="00A06375">
      <w:pPr>
        <w:pStyle w:val="32"/>
        <w:rPr>
          <w:rFonts w:asciiTheme="minorHAnsi" w:eastAsiaTheme="minorEastAsia" w:hAnsiTheme="minorHAnsi" w:cstheme="minorBidi"/>
          <w:sz w:val="22"/>
          <w:lang w:eastAsia="ru-RU"/>
        </w:rPr>
      </w:pPr>
      <w:hyperlink w:anchor="_Toc121588427" w:history="1">
        <w:r w:rsidR="003D1579" w:rsidRPr="00AA5B5F">
          <w:rPr>
            <w:rStyle w:val="aff1"/>
          </w:rPr>
          <w:t>3.14 Оценка фактических потерь тепловой энергии и теплоносителя при передаче тепловой энергии и теплоносителя по тепловым сетям за последние 3 года</w:t>
        </w:r>
        <w:r w:rsidR="003D1579">
          <w:rPr>
            <w:webHidden/>
          </w:rPr>
          <w:tab/>
        </w:r>
        <w:r w:rsidR="003D1579">
          <w:rPr>
            <w:webHidden/>
          </w:rPr>
          <w:fldChar w:fldCharType="begin"/>
        </w:r>
        <w:r w:rsidR="003D1579">
          <w:rPr>
            <w:webHidden/>
          </w:rPr>
          <w:instrText xml:space="preserve"> PAGEREF _Toc121588427 \h </w:instrText>
        </w:r>
        <w:r w:rsidR="003D1579">
          <w:rPr>
            <w:webHidden/>
          </w:rPr>
        </w:r>
        <w:r w:rsidR="003D1579">
          <w:rPr>
            <w:webHidden/>
          </w:rPr>
          <w:fldChar w:fldCharType="separate"/>
        </w:r>
        <w:r w:rsidR="003D1579">
          <w:rPr>
            <w:webHidden/>
          </w:rPr>
          <w:t>46</w:t>
        </w:r>
        <w:r w:rsidR="003D1579">
          <w:rPr>
            <w:webHidden/>
          </w:rPr>
          <w:fldChar w:fldCharType="end"/>
        </w:r>
      </w:hyperlink>
    </w:p>
    <w:p w:rsidR="003D1579" w:rsidRDefault="00A06375">
      <w:pPr>
        <w:pStyle w:val="32"/>
        <w:rPr>
          <w:rFonts w:asciiTheme="minorHAnsi" w:eastAsiaTheme="minorEastAsia" w:hAnsiTheme="minorHAnsi" w:cstheme="minorBidi"/>
          <w:sz w:val="22"/>
          <w:lang w:eastAsia="ru-RU"/>
        </w:rPr>
      </w:pPr>
      <w:hyperlink w:anchor="_Toc121588428" w:history="1">
        <w:r w:rsidR="003D1579" w:rsidRPr="00AA5B5F">
          <w:rPr>
            <w:rStyle w:val="aff1"/>
          </w:rPr>
          <w:t>3.15 Предписания надзорных органов по запрещению дальнейшей эксплуатации участков тепловой сети и результаты их исполнения</w:t>
        </w:r>
        <w:r w:rsidR="003D1579">
          <w:rPr>
            <w:webHidden/>
          </w:rPr>
          <w:tab/>
        </w:r>
        <w:r w:rsidR="003D1579">
          <w:rPr>
            <w:webHidden/>
          </w:rPr>
          <w:fldChar w:fldCharType="begin"/>
        </w:r>
        <w:r w:rsidR="003D1579">
          <w:rPr>
            <w:webHidden/>
          </w:rPr>
          <w:instrText xml:space="preserve"> PAGEREF _Toc121588428 \h </w:instrText>
        </w:r>
        <w:r w:rsidR="003D1579">
          <w:rPr>
            <w:webHidden/>
          </w:rPr>
        </w:r>
        <w:r w:rsidR="003D1579">
          <w:rPr>
            <w:webHidden/>
          </w:rPr>
          <w:fldChar w:fldCharType="separate"/>
        </w:r>
        <w:r w:rsidR="003D1579">
          <w:rPr>
            <w:webHidden/>
          </w:rPr>
          <w:t>47</w:t>
        </w:r>
        <w:r w:rsidR="003D1579">
          <w:rPr>
            <w:webHidden/>
          </w:rPr>
          <w:fldChar w:fldCharType="end"/>
        </w:r>
      </w:hyperlink>
    </w:p>
    <w:p w:rsidR="003D1579" w:rsidRDefault="00A06375">
      <w:pPr>
        <w:pStyle w:val="32"/>
        <w:rPr>
          <w:rFonts w:asciiTheme="minorHAnsi" w:eastAsiaTheme="minorEastAsia" w:hAnsiTheme="minorHAnsi" w:cstheme="minorBidi"/>
          <w:sz w:val="22"/>
          <w:lang w:eastAsia="ru-RU"/>
        </w:rPr>
      </w:pPr>
      <w:hyperlink w:anchor="_Toc121588429" w:history="1">
        <w:r w:rsidR="003D1579" w:rsidRPr="00AA5B5F">
          <w:rPr>
            <w:rStyle w:val="aff1"/>
          </w:rPr>
          <w:t>3.16 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r w:rsidR="003D1579">
          <w:rPr>
            <w:webHidden/>
          </w:rPr>
          <w:tab/>
        </w:r>
        <w:r w:rsidR="003D1579">
          <w:rPr>
            <w:webHidden/>
          </w:rPr>
          <w:fldChar w:fldCharType="begin"/>
        </w:r>
        <w:r w:rsidR="003D1579">
          <w:rPr>
            <w:webHidden/>
          </w:rPr>
          <w:instrText xml:space="preserve"> PAGEREF _Toc121588429 \h </w:instrText>
        </w:r>
        <w:r w:rsidR="003D1579">
          <w:rPr>
            <w:webHidden/>
          </w:rPr>
        </w:r>
        <w:r w:rsidR="003D1579">
          <w:rPr>
            <w:webHidden/>
          </w:rPr>
          <w:fldChar w:fldCharType="separate"/>
        </w:r>
        <w:r w:rsidR="003D1579">
          <w:rPr>
            <w:webHidden/>
          </w:rPr>
          <w:t>47</w:t>
        </w:r>
        <w:r w:rsidR="003D1579">
          <w:rPr>
            <w:webHidden/>
          </w:rPr>
          <w:fldChar w:fldCharType="end"/>
        </w:r>
      </w:hyperlink>
    </w:p>
    <w:p w:rsidR="003D1579" w:rsidRDefault="00A06375">
      <w:pPr>
        <w:pStyle w:val="32"/>
        <w:rPr>
          <w:rFonts w:asciiTheme="minorHAnsi" w:eastAsiaTheme="minorEastAsia" w:hAnsiTheme="minorHAnsi" w:cstheme="minorBidi"/>
          <w:sz w:val="22"/>
          <w:lang w:eastAsia="ru-RU"/>
        </w:rPr>
      </w:pPr>
      <w:hyperlink w:anchor="_Toc121588430" w:history="1">
        <w:r w:rsidR="003D1579" w:rsidRPr="00AA5B5F">
          <w:rPr>
            <w:rStyle w:val="aff1"/>
          </w:rPr>
          <w:t>3.17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3D1579">
          <w:rPr>
            <w:webHidden/>
          </w:rPr>
          <w:tab/>
        </w:r>
        <w:r w:rsidR="003D1579">
          <w:rPr>
            <w:webHidden/>
          </w:rPr>
          <w:fldChar w:fldCharType="begin"/>
        </w:r>
        <w:r w:rsidR="003D1579">
          <w:rPr>
            <w:webHidden/>
          </w:rPr>
          <w:instrText xml:space="preserve"> PAGEREF _Toc121588430 \h </w:instrText>
        </w:r>
        <w:r w:rsidR="003D1579">
          <w:rPr>
            <w:webHidden/>
          </w:rPr>
        </w:r>
        <w:r w:rsidR="003D1579">
          <w:rPr>
            <w:webHidden/>
          </w:rPr>
          <w:fldChar w:fldCharType="separate"/>
        </w:r>
        <w:r w:rsidR="003D1579">
          <w:rPr>
            <w:webHidden/>
          </w:rPr>
          <w:t>48</w:t>
        </w:r>
        <w:r w:rsidR="003D1579">
          <w:rPr>
            <w:webHidden/>
          </w:rPr>
          <w:fldChar w:fldCharType="end"/>
        </w:r>
      </w:hyperlink>
    </w:p>
    <w:p w:rsidR="003D1579" w:rsidRDefault="00A06375">
      <w:pPr>
        <w:pStyle w:val="32"/>
        <w:rPr>
          <w:rFonts w:asciiTheme="minorHAnsi" w:eastAsiaTheme="minorEastAsia" w:hAnsiTheme="minorHAnsi" w:cstheme="minorBidi"/>
          <w:sz w:val="22"/>
          <w:lang w:eastAsia="ru-RU"/>
        </w:rPr>
      </w:pPr>
      <w:hyperlink w:anchor="_Toc121588431" w:history="1">
        <w:r w:rsidR="003D1579" w:rsidRPr="00AA5B5F">
          <w:rPr>
            <w:rStyle w:val="aff1"/>
          </w:rPr>
          <w:t>3.18 Анализ работы диспетчерских служб теплоснабжающих (теплосетевых) организаций и используемых средств автоматизации, телемеханизации и связи</w:t>
        </w:r>
        <w:r w:rsidR="003D1579">
          <w:rPr>
            <w:webHidden/>
          </w:rPr>
          <w:tab/>
        </w:r>
        <w:r w:rsidR="003D1579">
          <w:rPr>
            <w:webHidden/>
          </w:rPr>
          <w:fldChar w:fldCharType="begin"/>
        </w:r>
        <w:r w:rsidR="003D1579">
          <w:rPr>
            <w:webHidden/>
          </w:rPr>
          <w:instrText xml:space="preserve"> PAGEREF _Toc121588431 \h </w:instrText>
        </w:r>
        <w:r w:rsidR="003D1579">
          <w:rPr>
            <w:webHidden/>
          </w:rPr>
        </w:r>
        <w:r w:rsidR="003D1579">
          <w:rPr>
            <w:webHidden/>
          </w:rPr>
          <w:fldChar w:fldCharType="separate"/>
        </w:r>
        <w:r w:rsidR="003D1579">
          <w:rPr>
            <w:webHidden/>
          </w:rPr>
          <w:t>49</w:t>
        </w:r>
        <w:r w:rsidR="003D1579">
          <w:rPr>
            <w:webHidden/>
          </w:rPr>
          <w:fldChar w:fldCharType="end"/>
        </w:r>
      </w:hyperlink>
    </w:p>
    <w:p w:rsidR="003D1579" w:rsidRDefault="00A06375">
      <w:pPr>
        <w:pStyle w:val="32"/>
        <w:rPr>
          <w:rFonts w:asciiTheme="minorHAnsi" w:eastAsiaTheme="minorEastAsia" w:hAnsiTheme="minorHAnsi" w:cstheme="minorBidi"/>
          <w:sz w:val="22"/>
          <w:lang w:eastAsia="ru-RU"/>
        </w:rPr>
      </w:pPr>
      <w:hyperlink w:anchor="_Toc121588432" w:history="1">
        <w:r w:rsidR="003D1579" w:rsidRPr="00AA5B5F">
          <w:rPr>
            <w:rStyle w:val="aff1"/>
          </w:rPr>
          <w:t>3.19 Уровень автоматизации и обслуживания центральных тепловых пунктов, насосных станций</w:t>
        </w:r>
        <w:r w:rsidR="003D1579">
          <w:rPr>
            <w:webHidden/>
          </w:rPr>
          <w:tab/>
        </w:r>
        <w:r w:rsidR="003D1579">
          <w:rPr>
            <w:webHidden/>
          </w:rPr>
          <w:fldChar w:fldCharType="begin"/>
        </w:r>
        <w:r w:rsidR="003D1579">
          <w:rPr>
            <w:webHidden/>
          </w:rPr>
          <w:instrText xml:space="preserve"> PAGEREF _Toc121588432 \h </w:instrText>
        </w:r>
        <w:r w:rsidR="003D1579">
          <w:rPr>
            <w:webHidden/>
          </w:rPr>
        </w:r>
        <w:r w:rsidR="003D1579">
          <w:rPr>
            <w:webHidden/>
          </w:rPr>
          <w:fldChar w:fldCharType="separate"/>
        </w:r>
        <w:r w:rsidR="003D1579">
          <w:rPr>
            <w:webHidden/>
          </w:rPr>
          <w:t>49</w:t>
        </w:r>
        <w:r w:rsidR="003D1579">
          <w:rPr>
            <w:webHidden/>
          </w:rPr>
          <w:fldChar w:fldCharType="end"/>
        </w:r>
      </w:hyperlink>
    </w:p>
    <w:p w:rsidR="003D1579" w:rsidRDefault="00A06375">
      <w:pPr>
        <w:pStyle w:val="32"/>
        <w:rPr>
          <w:rFonts w:asciiTheme="minorHAnsi" w:eastAsiaTheme="minorEastAsia" w:hAnsiTheme="minorHAnsi" w:cstheme="minorBidi"/>
          <w:sz w:val="22"/>
          <w:lang w:eastAsia="ru-RU"/>
        </w:rPr>
      </w:pPr>
      <w:hyperlink w:anchor="_Toc121588433" w:history="1">
        <w:r w:rsidR="003D1579" w:rsidRPr="00AA5B5F">
          <w:rPr>
            <w:rStyle w:val="aff1"/>
          </w:rPr>
          <w:t>3.20 Сведения о наличии защиты тепловых сетей от превышения давления</w:t>
        </w:r>
        <w:r w:rsidR="003D1579">
          <w:rPr>
            <w:webHidden/>
          </w:rPr>
          <w:tab/>
        </w:r>
        <w:r w:rsidR="003D1579">
          <w:rPr>
            <w:webHidden/>
          </w:rPr>
          <w:fldChar w:fldCharType="begin"/>
        </w:r>
        <w:r w:rsidR="003D1579">
          <w:rPr>
            <w:webHidden/>
          </w:rPr>
          <w:instrText xml:space="preserve"> PAGEREF _Toc121588433 \h </w:instrText>
        </w:r>
        <w:r w:rsidR="003D1579">
          <w:rPr>
            <w:webHidden/>
          </w:rPr>
        </w:r>
        <w:r w:rsidR="003D1579">
          <w:rPr>
            <w:webHidden/>
          </w:rPr>
          <w:fldChar w:fldCharType="separate"/>
        </w:r>
        <w:r w:rsidR="003D1579">
          <w:rPr>
            <w:webHidden/>
          </w:rPr>
          <w:t>49</w:t>
        </w:r>
        <w:r w:rsidR="003D1579">
          <w:rPr>
            <w:webHidden/>
          </w:rPr>
          <w:fldChar w:fldCharType="end"/>
        </w:r>
      </w:hyperlink>
    </w:p>
    <w:p w:rsidR="003D1579" w:rsidRDefault="00A06375">
      <w:pPr>
        <w:pStyle w:val="32"/>
        <w:rPr>
          <w:rFonts w:asciiTheme="minorHAnsi" w:eastAsiaTheme="minorEastAsia" w:hAnsiTheme="minorHAnsi" w:cstheme="minorBidi"/>
          <w:sz w:val="22"/>
          <w:lang w:eastAsia="ru-RU"/>
        </w:rPr>
      </w:pPr>
      <w:hyperlink w:anchor="_Toc121588434" w:history="1">
        <w:r w:rsidR="003D1579" w:rsidRPr="00AA5B5F">
          <w:rPr>
            <w:rStyle w:val="aff1"/>
          </w:rPr>
          <w:t>3.21 Перечень выявленных бесхозяйных тепловых сетей и обоснование выбора организации, уполномоченной на их эксплуатацию</w:t>
        </w:r>
        <w:r w:rsidR="003D1579">
          <w:rPr>
            <w:webHidden/>
          </w:rPr>
          <w:tab/>
        </w:r>
        <w:r w:rsidR="003D1579">
          <w:rPr>
            <w:webHidden/>
          </w:rPr>
          <w:fldChar w:fldCharType="begin"/>
        </w:r>
        <w:r w:rsidR="003D1579">
          <w:rPr>
            <w:webHidden/>
          </w:rPr>
          <w:instrText xml:space="preserve"> PAGEREF _Toc121588434 \h </w:instrText>
        </w:r>
        <w:r w:rsidR="003D1579">
          <w:rPr>
            <w:webHidden/>
          </w:rPr>
        </w:r>
        <w:r w:rsidR="003D1579">
          <w:rPr>
            <w:webHidden/>
          </w:rPr>
          <w:fldChar w:fldCharType="separate"/>
        </w:r>
        <w:r w:rsidR="003D1579">
          <w:rPr>
            <w:webHidden/>
          </w:rPr>
          <w:t>49</w:t>
        </w:r>
        <w:r w:rsidR="003D1579">
          <w:rPr>
            <w:webHidden/>
          </w:rPr>
          <w:fldChar w:fldCharType="end"/>
        </w:r>
      </w:hyperlink>
    </w:p>
    <w:p w:rsidR="003D1579" w:rsidRDefault="00A06375">
      <w:pPr>
        <w:pStyle w:val="32"/>
        <w:rPr>
          <w:rFonts w:asciiTheme="minorHAnsi" w:eastAsiaTheme="minorEastAsia" w:hAnsiTheme="minorHAnsi" w:cstheme="minorBidi"/>
          <w:sz w:val="22"/>
          <w:lang w:eastAsia="ru-RU"/>
        </w:rPr>
      </w:pPr>
      <w:hyperlink w:anchor="_Toc121588435" w:history="1">
        <w:r w:rsidR="003D1579" w:rsidRPr="00AA5B5F">
          <w:rPr>
            <w:rStyle w:val="aff1"/>
          </w:rPr>
          <w:t>3.22 Данные энергетических характеристик тепловых сетей (при их наличии)</w:t>
        </w:r>
        <w:r w:rsidR="003D1579">
          <w:rPr>
            <w:webHidden/>
          </w:rPr>
          <w:tab/>
        </w:r>
        <w:r w:rsidR="003D1579">
          <w:rPr>
            <w:webHidden/>
          </w:rPr>
          <w:fldChar w:fldCharType="begin"/>
        </w:r>
        <w:r w:rsidR="003D1579">
          <w:rPr>
            <w:webHidden/>
          </w:rPr>
          <w:instrText xml:space="preserve"> PAGEREF _Toc121588435 \h </w:instrText>
        </w:r>
        <w:r w:rsidR="003D1579">
          <w:rPr>
            <w:webHidden/>
          </w:rPr>
        </w:r>
        <w:r w:rsidR="003D1579">
          <w:rPr>
            <w:webHidden/>
          </w:rPr>
          <w:fldChar w:fldCharType="separate"/>
        </w:r>
        <w:r w:rsidR="003D1579">
          <w:rPr>
            <w:webHidden/>
          </w:rPr>
          <w:t>51</w:t>
        </w:r>
        <w:r w:rsidR="003D1579">
          <w:rPr>
            <w:webHidden/>
          </w:rPr>
          <w:fldChar w:fldCharType="end"/>
        </w:r>
      </w:hyperlink>
    </w:p>
    <w:p w:rsidR="003D1579" w:rsidRDefault="00A06375">
      <w:pPr>
        <w:pStyle w:val="32"/>
        <w:rPr>
          <w:rFonts w:asciiTheme="minorHAnsi" w:eastAsiaTheme="minorEastAsia" w:hAnsiTheme="minorHAnsi" w:cstheme="minorBidi"/>
          <w:sz w:val="22"/>
          <w:lang w:eastAsia="ru-RU"/>
        </w:rPr>
      </w:pPr>
      <w:hyperlink w:anchor="_Toc121588436" w:history="1">
        <w:r w:rsidR="003D1579" w:rsidRPr="00AA5B5F">
          <w:rPr>
            <w:rStyle w:val="aff1"/>
          </w:rPr>
          <w:t>3.23 Изменения, произошедшие в тепловых сетях, сооружениях на них за период, предшествующий разработке (актуализации) схемы теплоснабжения</w:t>
        </w:r>
        <w:r w:rsidR="003D1579">
          <w:rPr>
            <w:webHidden/>
          </w:rPr>
          <w:tab/>
        </w:r>
        <w:r w:rsidR="003D1579">
          <w:rPr>
            <w:webHidden/>
          </w:rPr>
          <w:fldChar w:fldCharType="begin"/>
        </w:r>
        <w:r w:rsidR="003D1579">
          <w:rPr>
            <w:webHidden/>
          </w:rPr>
          <w:instrText xml:space="preserve"> PAGEREF _Toc121588436 \h </w:instrText>
        </w:r>
        <w:r w:rsidR="003D1579">
          <w:rPr>
            <w:webHidden/>
          </w:rPr>
        </w:r>
        <w:r w:rsidR="003D1579">
          <w:rPr>
            <w:webHidden/>
          </w:rPr>
          <w:fldChar w:fldCharType="separate"/>
        </w:r>
        <w:r w:rsidR="003D1579">
          <w:rPr>
            <w:webHidden/>
          </w:rPr>
          <w:t>52</w:t>
        </w:r>
        <w:r w:rsidR="003D1579">
          <w:rPr>
            <w:webHidden/>
          </w:rPr>
          <w:fldChar w:fldCharType="end"/>
        </w:r>
      </w:hyperlink>
    </w:p>
    <w:p w:rsidR="003D1579" w:rsidRDefault="00A06375">
      <w:pPr>
        <w:pStyle w:val="23"/>
        <w:rPr>
          <w:rFonts w:asciiTheme="minorHAnsi" w:eastAsiaTheme="minorEastAsia" w:hAnsiTheme="minorHAnsi" w:cstheme="minorBidi"/>
          <w:noProof/>
          <w:sz w:val="22"/>
          <w:szCs w:val="22"/>
          <w:lang w:eastAsia="ru-RU"/>
        </w:rPr>
      </w:pPr>
      <w:hyperlink w:anchor="_Toc121588437" w:history="1">
        <w:r w:rsidR="003D1579" w:rsidRPr="00AA5B5F">
          <w:rPr>
            <w:rStyle w:val="aff1"/>
            <w:noProof/>
          </w:rPr>
          <w:t>Часть 4 Зоны действия источников тепловой энергии</w:t>
        </w:r>
        <w:r w:rsidR="003D1579">
          <w:rPr>
            <w:noProof/>
            <w:webHidden/>
          </w:rPr>
          <w:tab/>
        </w:r>
        <w:r w:rsidR="003D1579">
          <w:rPr>
            <w:noProof/>
            <w:webHidden/>
          </w:rPr>
          <w:fldChar w:fldCharType="begin"/>
        </w:r>
        <w:r w:rsidR="003D1579">
          <w:rPr>
            <w:noProof/>
            <w:webHidden/>
          </w:rPr>
          <w:instrText xml:space="preserve"> PAGEREF _Toc121588437 \h </w:instrText>
        </w:r>
        <w:r w:rsidR="003D1579">
          <w:rPr>
            <w:noProof/>
            <w:webHidden/>
          </w:rPr>
        </w:r>
        <w:r w:rsidR="003D1579">
          <w:rPr>
            <w:noProof/>
            <w:webHidden/>
          </w:rPr>
          <w:fldChar w:fldCharType="separate"/>
        </w:r>
        <w:r w:rsidR="003D1579">
          <w:rPr>
            <w:noProof/>
            <w:webHidden/>
          </w:rPr>
          <w:t>53</w:t>
        </w:r>
        <w:r w:rsidR="003D1579">
          <w:rPr>
            <w:noProof/>
            <w:webHidden/>
          </w:rPr>
          <w:fldChar w:fldCharType="end"/>
        </w:r>
      </w:hyperlink>
    </w:p>
    <w:p w:rsidR="003D1579" w:rsidRDefault="00A06375">
      <w:pPr>
        <w:pStyle w:val="32"/>
        <w:rPr>
          <w:rFonts w:asciiTheme="minorHAnsi" w:eastAsiaTheme="minorEastAsia" w:hAnsiTheme="minorHAnsi" w:cstheme="minorBidi"/>
          <w:sz w:val="22"/>
          <w:lang w:eastAsia="ru-RU"/>
        </w:rPr>
      </w:pPr>
      <w:hyperlink w:anchor="_Toc121588438" w:history="1">
        <w:r w:rsidR="003D1579" w:rsidRPr="00AA5B5F">
          <w:rPr>
            <w:rStyle w:val="aff1"/>
          </w:rPr>
          <w:t>4.1 Описание существующих зон действия источников тепловой энергии во всех системах теплоснабжения на территории округа, включая перечень котельных, находящихся в зоне радиуса эффективного теплоснабжения источников тепловой энергии, функционирующих в режиме комбинированной выработки электрической и тепловой энергии</w:t>
        </w:r>
        <w:r w:rsidR="003D1579">
          <w:rPr>
            <w:webHidden/>
          </w:rPr>
          <w:tab/>
        </w:r>
        <w:r w:rsidR="003D1579">
          <w:rPr>
            <w:webHidden/>
          </w:rPr>
          <w:fldChar w:fldCharType="begin"/>
        </w:r>
        <w:r w:rsidR="003D1579">
          <w:rPr>
            <w:webHidden/>
          </w:rPr>
          <w:instrText xml:space="preserve"> PAGEREF _Toc121588438 \h </w:instrText>
        </w:r>
        <w:r w:rsidR="003D1579">
          <w:rPr>
            <w:webHidden/>
          </w:rPr>
        </w:r>
        <w:r w:rsidR="003D1579">
          <w:rPr>
            <w:webHidden/>
          </w:rPr>
          <w:fldChar w:fldCharType="separate"/>
        </w:r>
        <w:r w:rsidR="003D1579">
          <w:rPr>
            <w:webHidden/>
          </w:rPr>
          <w:t>53</w:t>
        </w:r>
        <w:r w:rsidR="003D1579">
          <w:rPr>
            <w:webHidden/>
          </w:rPr>
          <w:fldChar w:fldCharType="end"/>
        </w:r>
      </w:hyperlink>
    </w:p>
    <w:p w:rsidR="003D1579" w:rsidRDefault="00A06375">
      <w:pPr>
        <w:pStyle w:val="32"/>
        <w:rPr>
          <w:rFonts w:asciiTheme="minorHAnsi" w:eastAsiaTheme="minorEastAsia" w:hAnsiTheme="minorHAnsi" w:cstheme="minorBidi"/>
          <w:sz w:val="22"/>
          <w:lang w:eastAsia="ru-RU"/>
        </w:rPr>
      </w:pPr>
      <w:hyperlink w:anchor="_Toc121588439" w:history="1">
        <w:r w:rsidR="003D1579" w:rsidRPr="00AA5B5F">
          <w:rPr>
            <w:rStyle w:val="aff1"/>
          </w:rPr>
          <w:t>4.2 Изменения, произошедшие в системе теплоснабжения округа</w:t>
        </w:r>
        <w:r w:rsidR="003D1579">
          <w:rPr>
            <w:webHidden/>
          </w:rPr>
          <w:tab/>
        </w:r>
        <w:r w:rsidR="003D1579">
          <w:rPr>
            <w:webHidden/>
          </w:rPr>
          <w:fldChar w:fldCharType="begin"/>
        </w:r>
        <w:r w:rsidR="003D1579">
          <w:rPr>
            <w:webHidden/>
          </w:rPr>
          <w:instrText xml:space="preserve"> PAGEREF _Toc121588439 \h </w:instrText>
        </w:r>
        <w:r w:rsidR="003D1579">
          <w:rPr>
            <w:webHidden/>
          </w:rPr>
        </w:r>
        <w:r w:rsidR="003D1579">
          <w:rPr>
            <w:webHidden/>
          </w:rPr>
          <w:fldChar w:fldCharType="separate"/>
        </w:r>
        <w:r w:rsidR="003D1579">
          <w:rPr>
            <w:webHidden/>
          </w:rPr>
          <w:t>62</w:t>
        </w:r>
        <w:r w:rsidR="003D1579">
          <w:rPr>
            <w:webHidden/>
          </w:rPr>
          <w:fldChar w:fldCharType="end"/>
        </w:r>
      </w:hyperlink>
    </w:p>
    <w:p w:rsidR="003D1579" w:rsidRDefault="00A06375">
      <w:pPr>
        <w:pStyle w:val="23"/>
        <w:rPr>
          <w:rFonts w:asciiTheme="minorHAnsi" w:eastAsiaTheme="minorEastAsia" w:hAnsiTheme="minorHAnsi" w:cstheme="minorBidi"/>
          <w:noProof/>
          <w:sz w:val="22"/>
          <w:szCs w:val="22"/>
          <w:lang w:eastAsia="ru-RU"/>
        </w:rPr>
      </w:pPr>
      <w:hyperlink w:anchor="_Toc121588440" w:history="1">
        <w:r w:rsidR="003D1579" w:rsidRPr="00AA5B5F">
          <w:rPr>
            <w:rStyle w:val="aff1"/>
            <w:noProof/>
          </w:rPr>
          <w:t>Часть 5 Тепловые нагрузки потребителей тепловой энергии, групп потребителей тепловой энергии</w:t>
        </w:r>
        <w:r w:rsidR="003D1579">
          <w:rPr>
            <w:noProof/>
            <w:webHidden/>
          </w:rPr>
          <w:tab/>
        </w:r>
        <w:r w:rsidR="003D1579">
          <w:rPr>
            <w:noProof/>
            <w:webHidden/>
          </w:rPr>
          <w:fldChar w:fldCharType="begin"/>
        </w:r>
        <w:r w:rsidR="003D1579">
          <w:rPr>
            <w:noProof/>
            <w:webHidden/>
          </w:rPr>
          <w:instrText xml:space="preserve"> PAGEREF _Toc121588440 \h </w:instrText>
        </w:r>
        <w:r w:rsidR="003D1579">
          <w:rPr>
            <w:noProof/>
            <w:webHidden/>
          </w:rPr>
        </w:r>
        <w:r w:rsidR="003D1579">
          <w:rPr>
            <w:noProof/>
            <w:webHidden/>
          </w:rPr>
          <w:fldChar w:fldCharType="separate"/>
        </w:r>
        <w:r w:rsidR="003D1579">
          <w:rPr>
            <w:noProof/>
            <w:webHidden/>
          </w:rPr>
          <w:t>63</w:t>
        </w:r>
        <w:r w:rsidR="003D1579">
          <w:rPr>
            <w:noProof/>
            <w:webHidden/>
          </w:rPr>
          <w:fldChar w:fldCharType="end"/>
        </w:r>
      </w:hyperlink>
    </w:p>
    <w:p w:rsidR="003D1579" w:rsidRDefault="00A06375">
      <w:pPr>
        <w:pStyle w:val="32"/>
        <w:rPr>
          <w:rFonts w:asciiTheme="minorHAnsi" w:eastAsiaTheme="minorEastAsia" w:hAnsiTheme="minorHAnsi" w:cstheme="minorBidi"/>
          <w:sz w:val="22"/>
          <w:lang w:eastAsia="ru-RU"/>
        </w:rPr>
      </w:pPr>
      <w:hyperlink w:anchor="_Toc121588441" w:history="1">
        <w:r w:rsidR="003D1579" w:rsidRPr="00AA5B5F">
          <w:rPr>
            <w:rStyle w:val="aff1"/>
          </w:rPr>
          <w:t>5.1 Описание значений спроса на тепловую мощность в расчетных элементах территориального деления</w:t>
        </w:r>
        <w:r w:rsidR="003D1579">
          <w:rPr>
            <w:webHidden/>
          </w:rPr>
          <w:tab/>
        </w:r>
        <w:r w:rsidR="003D1579">
          <w:rPr>
            <w:webHidden/>
          </w:rPr>
          <w:fldChar w:fldCharType="begin"/>
        </w:r>
        <w:r w:rsidR="003D1579">
          <w:rPr>
            <w:webHidden/>
          </w:rPr>
          <w:instrText xml:space="preserve"> PAGEREF _Toc121588441 \h </w:instrText>
        </w:r>
        <w:r w:rsidR="003D1579">
          <w:rPr>
            <w:webHidden/>
          </w:rPr>
        </w:r>
        <w:r w:rsidR="003D1579">
          <w:rPr>
            <w:webHidden/>
          </w:rPr>
          <w:fldChar w:fldCharType="separate"/>
        </w:r>
        <w:r w:rsidR="003D1579">
          <w:rPr>
            <w:webHidden/>
          </w:rPr>
          <w:t>63</w:t>
        </w:r>
        <w:r w:rsidR="003D1579">
          <w:rPr>
            <w:webHidden/>
          </w:rPr>
          <w:fldChar w:fldCharType="end"/>
        </w:r>
      </w:hyperlink>
    </w:p>
    <w:p w:rsidR="003D1579" w:rsidRDefault="00A06375">
      <w:pPr>
        <w:pStyle w:val="32"/>
        <w:rPr>
          <w:rFonts w:asciiTheme="minorHAnsi" w:eastAsiaTheme="minorEastAsia" w:hAnsiTheme="minorHAnsi" w:cstheme="minorBidi"/>
          <w:sz w:val="22"/>
          <w:lang w:eastAsia="ru-RU"/>
        </w:rPr>
      </w:pPr>
      <w:hyperlink w:anchor="_Toc121588442" w:history="1">
        <w:r w:rsidR="003D1579" w:rsidRPr="00AA5B5F">
          <w:rPr>
            <w:rStyle w:val="aff1"/>
          </w:rPr>
          <w:t>5.2 Описание значений расчетных тепловых нагрузок на коллекторах источников тепловой энергии</w:t>
        </w:r>
        <w:r w:rsidR="003D1579">
          <w:rPr>
            <w:webHidden/>
          </w:rPr>
          <w:tab/>
        </w:r>
        <w:r w:rsidR="003D1579">
          <w:rPr>
            <w:webHidden/>
          </w:rPr>
          <w:fldChar w:fldCharType="begin"/>
        </w:r>
        <w:r w:rsidR="003D1579">
          <w:rPr>
            <w:webHidden/>
          </w:rPr>
          <w:instrText xml:space="preserve"> PAGEREF _Toc121588442 \h </w:instrText>
        </w:r>
        <w:r w:rsidR="003D1579">
          <w:rPr>
            <w:webHidden/>
          </w:rPr>
        </w:r>
        <w:r w:rsidR="003D1579">
          <w:rPr>
            <w:webHidden/>
          </w:rPr>
          <w:fldChar w:fldCharType="separate"/>
        </w:r>
        <w:r w:rsidR="003D1579">
          <w:rPr>
            <w:webHidden/>
          </w:rPr>
          <w:t>63</w:t>
        </w:r>
        <w:r w:rsidR="003D1579">
          <w:rPr>
            <w:webHidden/>
          </w:rPr>
          <w:fldChar w:fldCharType="end"/>
        </w:r>
      </w:hyperlink>
    </w:p>
    <w:p w:rsidR="003D1579" w:rsidRDefault="00A06375">
      <w:pPr>
        <w:pStyle w:val="32"/>
        <w:rPr>
          <w:rFonts w:asciiTheme="minorHAnsi" w:eastAsiaTheme="minorEastAsia" w:hAnsiTheme="minorHAnsi" w:cstheme="minorBidi"/>
          <w:sz w:val="22"/>
          <w:lang w:eastAsia="ru-RU"/>
        </w:rPr>
      </w:pPr>
      <w:hyperlink w:anchor="_Toc121588443" w:history="1">
        <w:r w:rsidR="003D1579" w:rsidRPr="00AA5B5F">
          <w:rPr>
            <w:rStyle w:val="aff1"/>
            <w:lang w:eastAsia="ar-SA"/>
          </w:rPr>
          <w:t>5.3 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003D1579">
          <w:rPr>
            <w:webHidden/>
          </w:rPr>
          <w:tab/>
        </w:r>
        <w:r w:rsidR="003D1579">
          <w:rPr>
            <w:webHidden/>
          </w:rPr>
          <w:fldChar w:fldCharType="begin"/>
        </w:r>
        <w:r w:rsidR="003D1579">
          <w:rPr>
            <w:webHidden/>
          </w:rPr>
          <w:instrText xml:space="preserve"> PAGEREF _Toc121588443 \h </w:instrText>
        </w:r>
        <w:r w:rsidR="003D1579">
          <w:rPr>
            <w:webHidden/>
          </w:rPr>
        </w:r>
        <w:r w:rsidR="003D1579">
          <w:rPr>
            <w:webHidden/>
          </w:rPr>
          <w:fldChar w:fldCharType="separate"/>
        </w:r>
        <w:r w:rsidR="003D1579">
          <w:rPr>
            <w:webHidden/>
          </w:rPr>
          <w:t>64</w:t>
        </w:r>
        <w:r w:rsidR="003D1579">
          <w:rPr>
            <w:webHidden/>
          </w:rPr>
          <w:fldChar w:fldCharType="end"/>
        </w:r>
      </w:hyperlink>
    </w:p>
    <w:p w:rsidR="003D1579" w:rsidRDefault="00A06375">
      <w:pPr>
        <w:pStyle w:val="32"/>
        <w:rPr>
          <w:rFonts w:asciiTheme="minorHAnsi" w:eastAsiaTheme="minorEastAsia" w:hAnsiTheme="minorHAnsi" w:cstheme="minorBidi"/>
          <w:sz w:val="22"/>
          <w:lang w:eastAsia="ru-RU"/>
        </w:rPr>
      </w:pPr>
      <w:hyperlink w:anchor="_Toc121588444" w:history="1">
        <w:r w:rsidR="003D1579" w:rsidRPr="00AA5B5F">
          <w:rPr>
            <w:rStyle w:val="aff1"/>
            <w:lang w:eastAsia="ar-SA"/>
          </w:rPr>
          <w:t>5.4 Описание величины потребления тепловой энергии в расчетных элементах территориального деления за отопительный период и за год в целом</w:t>
        </w:r>
        <w:r w:rsidR="003D1579">
          <w:rPr>
            <w:webHidden/>
          </w:rPr>
          <w:tab/>
        </w:r>
        <w:r w:rsidR="003D1579">
          <w:rPr>
            <w:webHidden/>
          </w:rPr>
          <w:fldChar w:fldCharType="begin"/>
        </w:r>
        <w:r w:rsidR="003D1579">
          <w:rPr>
            <w:webHidden/>
          </w:rPr>
          <w:instrText xml:space="preserve"> PAGEREF _Toc121588444 \h </w:instrText>
        </w:r>
        <w:r w:rsidR="003D1579">
          <w:rPr>
            <w:webHidden/>
          </w:rPr>
        </w:r>
        <w:r w:rsidR="003D1579">
          <w:rPr>
            <w:webHidden/>
          </w:rPr>
          <w:fldChar w:fldCharType="separate"/>
        </w:r>
        <w:r w:rsidR="003D1579">
          <w:rPr>
            <w:webHidden/>
          </w:rPr>
          <w:t>65</w:t>
        </w:r>
        <w:r w:rsidR="003D1579">
          <w:rPr>
            <w:webHidden/>
          </w:rPr>
          <w:fldChar w:fldCharType="end"/>
        </w:r>
      </w:hyperlink>
    </w:p>
    <w:p w:rsidR="003D1579" w:rsidRDefault="00A06375">
      <w:pPr>
        <w:pStyle w:val="32"/>
        <w:rPr>
          <w:rFonts w:asciiTheme="minorHAnsi" w:eastAsiaTheme="minorEastAsia" w:hAnsiTheme="minorHAnsi" w:cstheme="minorBidi"/>
          <w:sz w:val="22"/>
          <w:lang w:eastAsia="ru-RU"/>
        </w:rPr>
      </w:pPr>
      <w:hyperlink w:anchor="_Toc121588445" w:history="1">
        <w:r w:rsidR="003D1579" w:rsidRPr="00AA5B5F">
          <w:rPr>
            <w:rStyle w:val="aff1"/>
            <w:lang w:eastAsia="ar-SA"/>
          </w:rPr>
          <w:t>5.5 Описание существующих нормативов потребления тепловой энергии для населения на отопление и горячее водоснабжение</w:t>
        </w:r>
        <w:r w:rsidR="003D1579">
          <w:rPr>
            <w:webHidden/>
          </w:rPr>
          <w:tab/>
        </w:r>
        <w:r w:rsidR="003D1579">
          <w:rPr>
            <w:webHidden/>
          </w:rPr>
          <w:fldChar w:fldCharType="begin"/>
        </w:r>
        <w:r w:rsidR="003D1579">
          <w:rPr>
            <w:webHidden/>
          </w:rPr>
          <w:instrText xml:space="preserve"> PAGEREF _Toc121588445 \h </w:instrText>
        </w:r>
        <w:r w:rsidR="003D1579">
          <w:rPr>
            <w:webHidden/>
          </w:rPr>
        </w:r>
        <w:r w:rsidR="003D1579">
          <w:rPr>
            <w:webHidden/>
          </w:rPr>
          <w:fldChar w:fldCharType="separate"/>
        </w:r>
        <w:r w:rsidR="003D1579">
          <w:rPr>
            <w:webHidden/>
          </w:rPr>
          <w:t>65</w:t>
        </w:r>
        <w:r w:rsidR="003D1579">
          <w:rPr>
            <w:webHidden/>
          </w:rPr>
          <w:fldChar w:fldCharType="end"/>
        </w:r>
      </w:hyperlink>
    </w:p>
    <w:p w:rsidR="003D1579" w:rsidRDefault="00A06375">
      <w:pPr>
        <w:pStyle w:val="32"/>
        <w:rPr>
          <w:rFonts w:asciiTheme="minorHAnsi" w:eastAsiaTheme="minorEastAsia" w:hAnsiTheme="minorHAnsi" w:cstheme="minorBidi"/>
          <w:sz w:val="22"/>
          <w:lang w:eastAsia="ru-RU"/>
        </w:rPr>
      </w:pPr>
      <w:hyperlink w:anchor="_Toc121588446" w:history="1">
        <w:r w:rsidR="003D1579" w:rsidRPr="00AA5B5F">
          <w:rPr>
            <w:rStyle w:val="aff1"/>
          </w:rPr>
          <w:t>5.6 Описание сравнения величины договорной и расчетной тепловой нагрузки по зоне действия каждого источника тепловой энергии</w:t>
        </w:r>
        <w:r w:rsidR="003D1579">
          <w:rPr>
            <w:webHidden/>
          </w:rPr>
          <w:tab/>
        </w:r>
        <w:r w:rsidR="003D1579">
          <w:rPr>
            <w:webHidden/>
          </w:rPr>
          <w:fldChar w:fldCharType="begin"/>
        </w:r>
        <w:r w:rsidR="003D1579">
          <w:rPr>
            <w:webHidden/>
          </w:rPr>
          <w:instrText xml:space="preserve"> PAGEREF _Toc121588446 \h </w:instrText>
        </w:r>
        <w:r w:rsidR="003D1579">
          <w:rPr>
            <w:webHidden/>
          </w:rPr>
        </w:r>
        <w:r w:rsidR="003D1579">
          <w:rPr>
            <w:webHidden/>
          </w:rPr>
          <w:fldChar w:fldCharType="separate"/>
        </w:r>
        <w:r w:rsidR="003D1579">
          <w:rPr>
            <w:webHidden/>
          </w:rPr>
          <w:t>69</w:t>
        </w:r>
        <w:r w:rsidR="003D1579">
          <w:rPr>
            <w:webHidden/>
          </w:rPr>
          <w:fldChar w:fldCharType="end"/>
        </w:r>
      </w:hyperlink>
    </w:p>
    <w:p w:rsidR="003D1579" w:rsidRDefault="00A06375">
      <w:pPr>
        <w:pStyle w:val="32"/>
        <w:rPr>
          <w:rFonts w:asciiTheme="minorHAnsi" w:eastAsiaTheme="minorEastAsia" w:hAnsiTheme="minorHAnsi" w:cstheme="minorBidi"/>
          <w:sz w:val="22"/>
          <w:lang w:eastAsia="ru-RU"/>
        </w:rPr>
      </w:pPr>
      <w:hyperlink w:anchor="_Toc121588447" w:history="1">
        <w:r w:rsidR="003D1579" w:rsidRPr="00AA5B5F">
          <w:rPr>
            <w:rStyle w:val="aff1"/>
          </w:rPr>
          <w:t>5.7 Изменения, произошедшие в тепловых нагрузках потребителей тепловой энергии, в том числе подключенных к тепловым сетям каждой системы теплоснабжения за период, предшествующий разработке (актуализации) схемы теплоснабжения</w:t>
        </w:r>
        <w:r w:rsidR="003D1579">
          <w:rPr>
            <w:webHidden/>
          </w:rPr>
          <w:tab/>
        </w:r>
        <w:r w:rsidR="003D1579">
          <w:rPr>
            <w:webHidden/>
          </w:rPr>
          <w:fldChar w:fldCharType="begin"/>
        </w:r>
        <w:r w:rsidR="003D1579">
          <w:rPr>
            <w:webHidden/>
          </w:rPr>
          <w:instrText xml:space="preserve"> PAGEREF _Toc121588447 \h </w:instrText>
        </w:r>
        <w:r w:rsidR="003D1579">
          <w:rPr>
            <w:webHidden/>
          </w:rPr>
        </w:r>
        <w:r w:rsidR="003D1579">
          <w:rPr>
            <w:webHidden/>
          </w:rPr>
          <w:fldChar w:fldCharType="separate"/>
        </w:r>
        <w:r w:rsidR="003D1579">
          <w:rPr>
            <w:webHidden/>
          </w:rPr>
          <w:t>69</w:t>
        </w:r>
        <w:r w:rsidR="003D1579">
          <w:rPr>
            <w:webHidden/>
          </w:rPr>
          <w:fldChar w:fldCharType="end"/>
        </w:r>
      </w:hyperlink>
    </w:p>
    <w:p w:rsidR="003D1579" w:rsidRDefault="00A06375">
      <w:pPr>
        <w:pStyle w:val="23"/>
        <w:rPr>
          <w:rFonts w:asciiTheme="minorHAnsi" w:eastAsiaTheme="minorEastAsia" w:hAnsiTheme="minorHAnsi" w:cstheme="minorBidi"/>
          <w:noProof/>
          <w:sz w:val="22"/>
          <w:szCs w:val="22"/>
          <w:lang w:eastAsia="ru-RU"/>
        </w:rPr>
      </w:pPr>
      <w:hyperlink w:anchor="_Toc121588448" w:history="1">
        <w:r w:rsidR="003D1579" w:rsidRPr="00AA5B5F">
          <w:rPr>
            <w:rStyle w:val="aff1"/>
            <w:noProof/>
          </w:rPr>
          <w:t>Часть 6 Балансы тепловой мощности и тепловой нагрузки</w:t>
        </w:r>
        <w:r w:rsidR="003D1579">
          <w:rPr>
            <w:noProof/>
            <w:webHidden/>
          </w:rPr>
          <w:tab/>
        </w:r>
        <w:r w:rsidR="003D1579">
          <w:rPr>
            <w:noProof/>
            <w:webHidden/>
          </w:rPr>
          <w:fldChar w:fldCharType="begin"/>
        </w:r>
        <w:r w:rsidR="003D1579">
          <w:rPr>
            <w:noProof/>
            <w:webHidden/>
          </w:rPr>
          <w:instrText xml:space="preserve"> PAGEREF _Toc121588448 \h </w:instrText>
        </w:r>
        <w:r w:rsidR="003D1579">
          <w:rPr>
            <w:noProof/>
            <w:webHidden/>
          </w:rPr>
        </w:r>
        <w:r w:rsidR="003D1579">
          <w:rPr>
            <w:noProof/>
            <w:webHidden/>
          </w:rPr>
          <w:fldChar w:fldCharType="separate"/>
        </w:r>
        <w:r w:rsidR="003D1579">
          <w:rPr>
            <w:noProof/>
            <w:webHidden/>
          </w:rPr>
          <w:t>70</w:t>
        </w:r>
        <w:r w:rsidR="003D1579">
          <w:rPr>
            <w:noProof/>
            <w:webHidden/>
          </w:rPr>
          <w:fldChar w:fldCharType="end"/>
        </w:r>
      </w:hyperlink>
    </w:p>
    <w:p w:rsidR="003D1579" w:rsidRDefault="00A06375">
      <w:pPr>
        <w:pStyle w:val="32"/>
        <w:rPr>
          <w:rFonts w:asciiTheme="minorHAnsi" w:eastAsiaTheme="minorEastAsia" w:hAnsiTheme="minorHAnsi" w:cstheme="minorBidi"/>
          <w:sz w:val="22"/>
          <w:lang w:eastAsia="ru-RU"/>
        </w:rPr>
      </w:pPr>
      <w:hyperlink w:anchor="_Toc121588449" w:history="1">
        <w:r w:rsidR="003D1579" w:rsidRPr="00AA5B5F">
          <w:rPr>
            <w:rStyle w:val="aff1"/>
          </w:rPr>
          <w:t>6.1 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r w:rsidR="003D1579">
          <w:rPr>
            <w:webHidden/>
          </w:rPr>
          <w:tab/>
        </w:r>
        <w:r w:rsidR="003D1579">
          <w:rPr>
            <w:webHidden/>
          </w:rPr>
          <w:fldChar w:fldCharType="begin"/>
        </w:r>
        <w:r w:rsidR="003D1579">
          <w:rPr>
            <w:webHidden/>
          </w:rPr>
          <w:instrText xml:space="preserve"> PAGEREF _Toc121588449 \h </w:instrText>
        </w:r>
        <w:r w:rsidR="003D1579">
          <w:rPr>
            <w:webHidden/>
          </w:rPr>
        </w:r>
        <w:r w:rsidR="003D1579">
          <w:rPr>
            <w:webHidden/>
          </w:rPr>
          <w:fldChar w:fldCharType="separate"/>
        </w:r>
        <w:r w:rsidR="003D1579">
          <w:rPr>
            <w:webHidden/>
          </w:rPr>
          <w:t>70</w:t>
        </w:r>
        <w:r w:rsidR="003D1579">
          <w:rPr>
            <w:webHidden/>
          </w:rPr>
          <w:fldChar w:fldCharType="end"/>
        </w:r>
      </w:hyperlink>
    </w:p>
    <w:p w:rsidR="003D1579" w:rsidRDefault="00A06375">
      <w:pPr>
        <w:pStyle w:val="32"/>
        <w:rPr>
          <w:rFonts w:asciiTheme="minorHAnsi" w:eastAsiaTheme="minorEastAsia" w:hAnsiTheme="minorHAnsi" w:cstheme="minorBidi"/>
          <w:sz w:val="22"/>
          <w:lang w:eastAsia="ru-RU"/>
        </w:rPr>
      </w:pPr>
      <w:hyperlink w:anchor="_Toc121588450" w:history="1">
        <w:r w:rsidR="003D1579" w:rsidRPr="00AA5B5F">
          <w:rPr>
            <w:rStyle w:val="aff1"/>
            <w:lang w:eastAsia="ru-RU"/>
          </w:rPr>
          <w:t>6.2 Описание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r w:rsidR="003D1579">
          <w:rPr>
            <w:webHidden/>
          </w:rPr>
          <w:tab/>
        </w:r>
        <w:r w:rsidR="003D1579">
          <w:rPr>
            <w:webHidden/>
          </w:rPr>
          <w:fldChar w:fldCharType="begin"/>
        </w:r>
        <w:r w:rsidR="003D1579">
          <w:rPr>
            <w:webHidden/>
          </w:rPr>
          <w:instrText xml:space="preserve"> PAGEREF _Toc121588450 \h </w:instrText>
        </w:r>
        <w:r w:rsidR="003D1579">
          <w:rPr>
            <w:webHidden/>
          </w:rPr>
        </w:r>
        <w:r w:rsidR="003D1579">
          <w:rPr>
            <w:webHidden/>
          </w:rPr>
          <w:fldChar w:fldCharType="separate"/>
        </w:r>
        <w:r w:rsidR="003D1579">
          <w:rPr>
            <w:webHidden/>
          </w:rPr>
          <w:t>72</w:t>
        </w:r>
        <w:r w:rsidR="003D1579">
          <w:rPr>
            <w:webHidden/>
          </w:rPr>
          <w:fldChar w:fldCharType="end"/>
        </w:r>
      </w:hyperlink>
    </w:p>
    <w:p w:rsidR="003D1579" w:rsidRDefault="00A06375">
      <w:pPr>
        <w:pStyle w:val="32"/>
        <w:rPr>
          <w:rFonts w:asciiTheme="minorHAnsi" w:eastAsiaTheme="minorEastAsia" w:hAnsiTheme="minorHAnsi" w:cstheme="minorBidi"/>
          <w:sz w:val="22"/>
          <w:lang w:eastAsia="ru-RU"/>
        </w:rPr>
      </w:pPr>
      <w:hyperlink w:anchor="_Toc121588451" w:history="1">
        <w:r w:rsidR="003D1579" w:rsidRPr="00AA5B5F">
          <w:rPr>
            <w:rStyle w:val="aff1"/>
            <w:lang w:eastAsia="ru-RU"/>
          </w:rPr>
          <w:t>6.3 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r w:rsidR="003D1579">
          <w:rPr>
            <w:webHidden/>
          </w:rPr>
          <w:tab/>
        </w:r>
        <w:r w:rsidR="003D1579">
          <w:rPr>
            <w:webHidden/>
          </w:rPr>
          <w:fldChar w:fldCharType="begin"/>
        </w:r>
        <w:r w:rsidR="003D1579">
          <w:rPr>
            <w:webHidden/>
          </w:rPr>
          <w:instrText xml:space="preserve"> PAGEREF _Toc121588451 \h </w:instrText>
        </w:r>
        <w:r w:rsidR="003D1579">
          <w:rPr>
            <w:webHidden/>
          </w:rPr>
        </w:r>
        <w:r w:rsidR="003D1579">
          <w:rPr>
            <w:webHidden/>
          </w:rPr>
          <w:fldChar w:fldCharType="separate"/>
        </w:r>
        <w:r w:rsidR="003D1579">
          <w:rPr>
            <w:webHidden/>
          </w:rPr>
          <w:t>72</w:t>
        </w:r>
        <w:r w:rsidR="003D1579">
          <w:rPr>
            <w:webHidden/>
          </w:rPr>
          <w:fldChar w:fldCharType="end"/>
        </w:r>
      </w:hyperlink>
    </w:p>
    <w:p w:rsidR="003D1579" w:rsidRDefault="00A06375">
      <w:pPr>
        <w:pStyle w:val="32"/>
        <w:rPr>
          <w:rFonts w:asciiTheme="minorHAnsi" w:eastAsiaTheme="minorEastAsia" w:hAnsiTheme="minorHAnsi" w:cstheme="minorBidi"/>
          <w:sz w:val="22"/>
          <w:lang w:eastAsia="ru-RU"/>
        </w:rPr>
      </w:pPr>
      <w:hyperlink w:anchor="_Toc121588452" w:history="1">
        <w:r w:rsidR="003D1579" w:rsidRPr="00AA5B5F">
          <w:rPr>
            <w:rStyle w:val="aff1"/>
            <w:lang w:eastAsia="ru-RU"/>
          </w:rPr>
          <w:t>6.4 Описание причины возникновения дефицитов тепловой мощности и последствий влияния дефицитов на качество теплоснабжения</w:t>
        </w:r>
        <w:r w:rsidR="003D1579">
          <w:rPr>
            <w:webHidden/>
          </w:rPr>
          <w:tab/>
        </w:r>
        <w:r w:rsidR="003D1579">
          <w:rPr>
            <w:webHidden/>
          </w:rPr>
          <w:fldChar w:fldCharType="begin"/>
        </w:r>
        <w:r w:rsidR="003D1579">
          <w:rPr>
            <w:webHidden/>
          </w:rPr>
          <w:instrText xml:space="preserve"> PAGEREF _Toc121588452 \h </w:instrText>
        </w:r>
        <w:r w:rsidR="003D1579">
          <w:rPr>
            <w:webHidden/>
          </w:rPr>
        </w:r>
        <w:r w:rsidR="003D1579">
          <w:rPr>
            <w:webHidden/>
          </w:rPr>
          <w:fldChar w:fldCharType="separate"/>
        </w:r>
        <w:r w:rsidR="003D1579">
          <w:rPr>
            <w:webHidden/>
          </w:rPr>
          <w:t>72</w:t>
        </w:r>
        <w:r w:rsidR="003D1579">
          <w:rPr>
            <w:webHidden/>
          </w:rPr>
          <w:fldChar w:fldCharType="end"/>
        </w:r>
      </w:hyperlink>
    </w:p>
    <w:p w:rsidR="003D1579" w:rsidRDefault="00A06375">
      <w:pPr>
        <w:pStyle w:val="32"/>
        <w:rPr>
          <w:rFonts w:asciiTheme="minorHAnsi" w:eastAsiaTheme="minorEastAsia" w:hAnsiTheme="minorHAnsi" w:cstheme="minorBidi"/>
          <w:sz w:val="22"/>
          <w:lang w:eastAsia="ru-RU"/>
        </w:rPr>
      </w:pPr>
      <w:hyperlink w:anchor="_Toc121588453" w:history="1">
        <w:r w:rsidR="003D1579" w:rsidRPr="00AA5B5F">
          <w:rPr>
            <w:rStyle w:val="aff1"/>
            <w:lang w:eastAsia="ru-RU"/>
          </w:rPr>
          <w:t>6.5 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r w:rsidR="003D1579">
          <w:rPr>
            <w:webHidden/>
          </w:rPr>
          <w:tab/>
        </w:r>
        <w:r w:rsidR="003D1579">
          <w:rPr>
            <w:webHidden/>
          </w:rPr>
          <w:fldChar w:fldCharType="begin"/>
        </w:r>
        <w:r w:rsidR="003D1579">
          <w:rPr>
            <w:webHidden/>
          </w:rPr>
          <w:instrText xml:space="preserve"> PAGEREF _Toc121588453 \h </w:instrText>
        </w:r>
        <w:r w:rsidR="003D1579">
          <w:rPr>
            <w:webHidden/>
          </w:rPr>
        </w:r>
        <w:r w:rsidR="003D1579">
          <w:rPr>
            <w:webHidden/>
          </w:rPr>
          <w:fldChar w:fldCharType="separate"/>
        </w:r>
        <w:r w:rsidR="003D1579">
          <w:rPr>
            <w:webHidden/>
          </w:rPr>
          <w:t>73</w:t>
        </w:r>
        <w:r w:rsidR="003D1579">
          <w:rPr>
            <w:webHidden/>
          </w:rPr>
          <w:fldChar w:fldCharType="end"/>
        </w:r>
      </w:hyperlink>
    </w:p>
    <w:p w:rsidR="003D1579" w:rsidRDefault="00A06375">
      <w:pPr>
        <w:pStyle w:val="32"/>
        <w:rPr>
          <w:rFonts w:asciiTheme="minorHAnsi" w:eastAsiaTheme="minorEastAsia" w:hAnsiTheme="minorHAnsi" w:cstheme="minorBidi"/>
          <w:sz w:val="22"/>
          <w:lang w:eastAsia="ru-RU"/>
        </w:rPr>
      </w:pPr>
      <w:hyperlink w:anchor="_Toc121588454" w:history="1">
        <w:r w:rsidR="003D1579" w:rsidRPr="00AA5B5F">
          <w:rPr>
            <w:rStyle w:val="aff1"/>
          </w:rPr>
          <w:t>6.6 Изменения, произошедшие в балансах тепловой мощности и тепловой нагрузки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за период, предшествующий разработке (актуализации) схемы теплоснабжения</w:t>
        </w:r>
        <w:r w:rsidR="003D1579">
          <w:rPr>
            <w:webHidden/>
          </w:rPr>
          <w:tab/>
        </w:r>
        <w:r w:rsidR="003D1579">
          <w:rPr>
            <w:webHidden/>
          </w:rPr>
          <w:fldChar w:fldCharType="begin"/>
        </w:r>
        <w:r w:rsidR="003D1579">
          <w:rPr>
            <w:webHidden/>
          </w:rPr>
          <w:instrText xml:space="preserve"> PAGEREF _Toc121588454 \h </w:instrText>
        </w:r>
        <w:r w:rsidR="003D1579">
          <w:rPr>
            <w:webHidden/>
          </w:rPr>
        </w:r>
        <w:r w:rsidR="003D1579">
          <w:rPr>
            <w:webHidden/>
          </w:rPr>
          <w:fldChar w:fldCharType="separate"/>
        </w:r>
        <w:r w:rsidR="003D1579">
          <w:rPr>
            <w:webHidden/>
          </w:rPr>
          <w:t>73</w:t>
        </w:r>
        <w:r w:rsidR="003D1579">
          <w:rPr>
            <w:webHidden/>
          </w:rPr>
          <w:fldChar w:fldCharType="end"/>
        </w:r>
      </w:hyperlink>
    </w:p>
    <w:p w:rsidR="003D1579" w:rsidRDefault="00A06375">
      <w:pPr>
        <w:pStyle w:val="23"/>
        <w:rPr>
          <w:rFonts w:asciiTheme="minorHAnsi" w:eastAsiaTheme="minorEastAsia" w:hAnsiTheme="minorHAnsi" w:cstheme="minorBidi"/>
          <w:noProof/>
          <w:sz w:val="22"/>
          <w:szCs w:val="22"/>
          <w:lang w:eastAsia="ru-RU"/>
        </w:rPr>
      </w:pPr>
      <w:hyperlink w:anchor="_Toc121588455" w:history="1">
        <w:r w:rsidR="003D1579" w:rsidRPr="00AA5B5F">
          <w:rPr>
            <w:rStyle w:val="aff1"/>
            <w:noProof/>
          </w:rPr>
          <w:t>Часть 7 Балансы теплоносителя</w:t>
        </w:r>
        <w:r w:rsidR="003D1579">
          <w:rPr>
            <w:noProof/>
            <w:webHidden/>
          </w:rPr>
          <w:tab/>
        </w:r>
        <w:r w:rsidR="003D1579">
          <w:rPr>
            <w:noProof/>
            <w:webHidden/>
          </w:rPr>
          <w:fldChar w:fldCharType="begin"/>
        </w:r>
        <w:r w:rsidR="003D1579">
          <w:rPr>
            <w:noProof/>
            <w:webHidden/>
          </w:rPr>
          <w:instrText xml:space="preserve"> PAGEREF _Toc121588455 \h </w:instrText>
        </w:r>
        <w:r w:rsidR="003D1579">
          <w:rPr>
            <w:noProof/>
            <w:webHidden/>
          </w:rPr>
        </w:r>
        <w:r w:rsidR="003D1579">
          <w:rPr>
            <w:noProof/>
            <w:webHidden/>
          </w:rPr>
          <w:fldChar w:fldCharType="separate"/>
        </w:r>
        <w:r w:rsidR="003D1579">
          <w:rPr>
            <w:noProof/>
            <w:webHidden/>
          </w:rPr>
          <w:t>74</w:t>
        </w:r>
        <w:r w:rsidR="003D1579">
          <w:rPr>
            <w:noProof/>
            <w:webHidden/>
          </w:rPr>
          <w:fldChar w:fldCharType="end"/>
        </w:r>
      </w:hyperlink>
    </w:p>
    <w:p w:rsidR="003D1579" w:rsidRDefault="00A06375">
      <w:pPr>
        <w:pStyle w:val="32"/>
        <w:rPr>
          <w:rFonts w:asciiTheme="minorHAnsi" w:eastAsiaTheme="minorEastAsia" w:hAnsiTheme="minorHAnsi" w:cstheme="minorBidi"/>
          <w:sz w:val="22"/>
          <w:lang w:eastAsia="ru-RU"/>
        </w:rPr>
      </w:pPr>
      <w:hyperlink w:anchor="_Toc121588456" w:history="1">
        <w:r w:rsidR="003D1579" w:rsidRPr="00AA5B5F">
          <w:rPr>
            <w:rStyle w:val="aff1"/>
            <w:lang w:eastAsia="ru-RU"/>
          </w:rPr>
          <w:t>7.1 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r w:rsidR="003D1579">
          <w:rPr>
            <w:webHidden/>
          </w:rPr>
          <w:tab/>
        </w:r>
        <w:r w:rsidR="003D1579">
          <w:rPr>
            <w:webHidden/>
          </w:rPr>
          <w:fldChar w:fldCharType="begin"/>
        </w:r>
        <w:r w:rsidR="003D1579">
          <w:rPr>
            <w:webHidden/>
          </w:rPr>
          <w:instrText xml:space="preserve"> PAGEREF _Toc121588456 \h </w:instrText>
        </w:r>
        <w:r w:rsidR="003D1579">
          <w:rPr>
            <w:webHidden/>
          </w:rPr>
        </w:r>
        <w:r w:rsidR="003D1579">
          <w:rPr>
            <w:webHidden/>
          </w:rPr>
          <w:fldChar w:fldCharType="separate"/>
        </w:r>
        <w:r w:rsidR="003D1579">
          <w:rPr>
            <w:webHidden/>
          </w:rPr>
          <w:t>74</w:t>
        </w:r>
        <w:r w:rsidR="003D1579">
          <w:rPr>
            <w:webHidden/>
          </w:rPr>
          <w:fldChar w:fldCharType="end"/>
        </w:r>
      </w:hyperlink>
    </w:p>
    <w:p w:rsidR="003D1579" w:rsidRDefault="00A06375">
      <w:pPr>
        <w:pStyle w:val="32"/>
        <w:rPr>
          <w:rFonts w:asciiTheme="minorHAnsi" w:eastAsiaTheme="minorEastAsia" w:hAnsiTheme="minorHAnsi" w:cstheme="minorBidi"/>
          <w:sz w:val="22"/>
          <w:lang w:eastAsia="ru-RU"/>
        </w:rPr>
      </w:pPr>
      <w:hyperlink w:anchor="_Toc121588457" w:history="1">
        <w:r w:rsidR="003D1579" w:rsidRPr="00AA5B5F">
          <w:rPr>
            <w:rStyle w:val="aff1"/>
            <w:lang w:eastAsia="ru-RU"/>
          </w:rPr>
          <w:t>7.2 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003D1579">
          <w:rPr>
            <w:webHidden/>
          </w:rPr>
          <w:tab/>
        </w:r>
        <w:r w:rsidR="003D1579">
          <w:rPr>
            <w:webHidden/>
          </w:rPr>
          <w:fldChar w:fldCharType="begin"/>
        </w:r>
        <w:r w:rsidR="003D1579">
          <w:rPr>
            <w:webHidden/>
          </w:rPr>
          <w:instrText xml:space="preserve"> PAGEREF _Toc121588457 \h </w:instrText>
        </w:r>
        <w:r w:rsidR="003D1579">
          <w:rPr>
            <w:webHidden/>
          </w:rPr>
        </w:r>
        <w:r w:rsidR="003D1579">
          <w:rPr>
            <w:webHidden/>
          </w:rPr>
          <w:fldChar w:fldCharType="separate"/>
        </w:r>
        <w:r w:rsidR="003D1579">
          <w:rPr>
            <w:webHidden/>
          </w:rPr>
          <w:t>76</w:t>
        </w:r>
        <w:r w:rsidR="003D1579">
          <w:rPr>
            <w:webHidden/>
          </w:rPr>
          <w:fldChar w:fldCharType="end"/>
        </w:r>
      </w:hyperlink>
    </w:p>
    <w:p w:rsidR="003D1579" w:rsidRDefault="00A06375">
      <w:pPr>
        <w:pStyle w:val="32"/>
        <w:rPr>
          <w:rFonts w:asciiTheme="minorHAnsi" w:eastAsiaTheme="minorEastAsia" w:hAnsiTheme="minorHAnsi" w:cstheme="minorBidi"/>
          <w:sz w:val="22"/>
          <w:lang w:eastAsia="ru-RU"/>
        </w:rPr>
      </w:pPr>
      <w:hyperlink w:anchor="_Toc121588458" w:history="1">
        <w:r w:rsidR="003D1579" w:rsidRPr="00AA5B5F">
          <w:rPr>
            <w:rStyle w:val="aff1"/>
          </w:rPr>
          <w:t>7.3 Изменения, произошедшие в балансах водоподготовительных установок источников тепловой энергии округа за период, предшествующий разработке (актуализации) схемы теплоснабжения</w:t>
        </w:r>
        <w:r w:rsidR="003D1579">
          <w:rPr>
            <w:webHidden/>
          </w:rPr>
          <w:tab/>
        </w:r>
        <w:r w:rsidR="003D1579">
          <w:rPr>
            <w:webHidden/>
          </w:rPr>
          <w:fldChar w:fldCharType="begin"/>
        </w:r>
        <w:r w:rsidR="003D1579">
          <w:rPr>
            <w:webHidden/>
          </w:rPr>
          <w:instrText xml:space="preserve"> PAGEREF _Toc121588458 \h </w:instrText>
        </w:r>
        <w:r w:rsidR="003D1579">
          <w:rPr>
            <w:webHidden/>
          </w:rPr>
        </w:r>
        <w:r w:rsidR="003D1579">
          <w:rPr>
            <w:webHidden/>
          </w:rPr>
          <w:fldChar w:fldCharType="separate"/>
        </w:r>
        <w:r w:rsidR="003D1579">
          <w:rPr>
            <w:webHidden/>
          </w:rPr>
          <w:t>77</w:t>
        </w:r>
        <w:r w:rsidR="003D1579">
          <w:rPr>
            <w:webHidden/>
          </w:rPr>
          <w:fldChar w:fldCharType="end"/>
        </w:r>
      </w:hyperlink>
    </w:p>
    <w:p w:rsidR="003D1579" w:rsidRDefault="00A06375">
      <w:pPr>
        <w:pStyle w:val="23"/>
        <w:rPr>
          <w:rFonts w:asciiTheme="minorHAnsi" w:eastAsiaTheme="minorEastAsia" w:hAnsiTheme="minorHAnsi" w:cstheme="minorBidi"/>
          <w:noProof/>
          <w:sz w:val="22"/>
          <w:szCs w:val="22"/>
          <w:lang w:eastAsia="ru-RU"/>
        </w:rPr>
      </w:pPr>
      <w:hyperlink w:anchor="_Toc121588459" w:history="1">
        <w:r w:rsidR="003D1579" w:rsidRPr="00AA5B5F">
          <w:rPr>
            <w:rStyle w:val="aff1"/>
            <w:noProof/>
          </w:rPr>
          <w:t>Часть 8 Топливные балансы источников тепловой энергии и система обеспечения топливом</w:t>
        </w:r>
        <w:r w:rsidR="003D1579">
          <w:rPr>
            <w:noProof/>
            <w:webHidden/>
          </w:rPr>
          <w:tab/>
        </w:r>
        <w:r w:rsidR="003D1579">
          <w:rPr>
            <w:noProof/>
            <w:webHidden/>
          </w:rPr>
          <w:fldChar w:fldCharType="begin"/>
        </w:r>
        <w:r w:rsidR="003D1579">
          <w:rPr>
            <w:noProof/>
            <w:webHidden/>
          </w:rPr>
          <w:instrText xml:space="preserve"> PAGEREF _Toc121588459 \h </w:instrText>
        </w:r>
        <w:r w:rsidR="003D1579">
          <w:rPr>
            <w:noProof/>
            <w:webHidden/>
          </w:rPr>
        </w:r>
        <w:r w:rsidR="003D1579">
          <w:rPr>
            <w:noProof/>
            <w:webHidden/>
          </w:rPr>
          <w:fldChar w:fldCharType="separate"/>
        </w:r>
        <w:r w:rsidR="003D1579">
          <w:rPr>
            <w:noProof/>
            <w:webHidden/>
          </w:rPr>
          <w:t>78</w:t>
        </w:r>
        <w:r w:rsidR="003D1579">
          <w:rPr>
            <w:noProof/>
            <w:webHidden/>
          </w:rPr>
          <w:fldChar w:fldCharType="end"/>
        </w:r>
      </w:hyperlink>
    </w:p>
    <w:p w:rsidR="003D1579" w:rsidRDefault="00A06375">
      <w:pPr>
        <w:pStyle w:val="32"/>
        <w:rPr>
          <w:rFonts w:asciiTheme="minorHAnsi" w:eastAsiaTheme="minorEastAsia" w:hAnsiTheme="minorHAnsi" w:cstheme="minorBidi"/>
          <w:sz w:val="22"/>
          <w:lang w:eastAsia="ru-RU"/>
        </w:rPr>
      </w:pPr>
      <w:hyperlink w:anchor="_Toc121588460" w:history="1">
        <w:r w:rsidR="003D1579" w:rsidRPr="00AA5B5F">
          <w:rPr>
            <w:rStyle w:val="aff1"/>
            <w:lang w:eastAsia="ru-RU"/>
          </w:rPr>
          <w:t>8.1 Описание видов и количества используемого основного топлива для каждого источника тепловой энергии</w:t>
        </w:r>
        <w:r w:rsidR="003D1579">
          <w:rPr>
            <w:webHidden/>
          </w:rPr>
          <w:tab/>
        </w:r>
        <w:r w:rsidR="003D1579">
          <w:rPr>
            <w:webHidden/>
          </w:rPr>
          <w:fldChar w:fldCharType="begin"/>
        </w:r>
        <w:r w:rsidR="003D1579">
          <w:rPr>
            <w:webHidden/>
          </w:rPr>
          <w:instrText xml:space="preserve"> PAGEREF _Toc121588460 \h </w:instrText>
        </w:r>
        <w:r w:rsidR="003D1579">
          <w:rPr>
            <w:webHidden/>
          </w:rPr>
        </w:r>
        <w:r w:rsidR="003D1579">
          <w:rPr>
            <w:webHidden/>
          </w:rPr>
          <w:fldChar w:fldCharType="separate"/>
        </w:r>
        <w:r w:rsidR="003D1579">
          <w:rPr>
            <w:webHidden/>
          </w:rPr>
          <w:t>78</w:t>
        </w:r>
        <w:r w:rsidR="003D1579">
          <w:rPr>
            <w:webHidden/>
          </w:rPr>
          <w:fldChar w:fldCharType="end"/>
        </w:r>
      </w:hyperlink>
    </w:p>
    <w:p w:rsidR="003D1579" w:rsidRDefault="00A06375">
      <w:pPr>
        <w:pStyle w:val="32"/>
        <w:rPr>
          <w:rFonts w:asciiTheme="minorHAnsi" w:eastAsiaTheme="minorEastAsia" w:hAnsiTheme="minorHAnsi" w:cstheme="minorBidi"/>
          <w:sz w:val="22"/>
          <w:lang w:eastAsia="ru-RU"/>
        </w:rPr>
      </w:pPr>
      <w:hyperlink w:anchor="_Toc121588461" w:history="1">
        <w:r w:rsidR="003D1579" w:rsidRPr="00AA5B5F">
          <w:rPr>
            <w:rStyle w:val="aff1"/>
            <w:lang w:eastAsia="ru-RU"/>
          </w:rPr>
          <w:t>8.2 Описание видов резервного и аварийного топлива и возможности их обеспечения в соответствии с нормативными требованиями</w:t>
        </w:r>
        <w:r w:rsidR="003D1579">
          <w:rPr>
            <w:webHidden/>
          </w:rPr>
          <w:tab/>
        </w:r>
        <w:r w:rsidR="003D1579">
          <w:rPr>
            <w:webHidden/>
          </w:rPr>
          <w:fldChar w:fldCharType="begin"/>
        </w:r>
        <w:r w:rsidR="003D1579">
          <w:rPr>
            <w:webHidden/>
          </w:rPr>
          <w:instrText xml:space="preserve"> PAGEREF _Toc121588461 \h </w:instrText>
        </w:r>
        <w:r w:rsidR="003D1579">
          <w:rPr>
            <w:webHidden/>
          </w:rPr>
        </w:r>
        <w:r w:rsidR="003D1579">
          <w:rPr>
            <w:webHidden/>
          </w:rPr>
          <w:fldChar w:fldCharType="separate"/>
        </w:r>
        <w:r w:rsidR="003D1579">
          <w:rPr>
            <w:webHidden/>
          </w:rPr>
          <w:t>79</w:t>
        </w:r>
        <w:r w:rsidR="003D1579">
          <w:rPr>
            <w:webHidden/>
          </w:rPr>
          <w:fldChar w:fldCharType="end"/>
        </w:r>
      </w:hyperlink>
    </w:p>
    <w:p w:rsidR="003D1579" w:rsidRDefault="00A06375">
      <w:pPr>
        <w:pStyle w:val="32"/>
        <w:rPr>
          <w:rFonts w:asciiTheme="minorHAnsi" w:eastAsiaTheme="minorEastAsia" w:hAnsiTheme="minorHAnsi" w:cstheme="minorBidi"/>
          <w:sz w:val="22"/>
          <w:lang w:eastAsia="ru-RU"/>
        </w:rPr>
      </w:pPr>
      <w:hyperlink w:anchor="_Toc121588462" w:history="1">
        <w:r w:rsidR="003D1579" w:rsidRPr="00AA5B5F">
          <w:rPr>
            <w:rStyle w:val="aff1"/>
            <w:lang w:eastAsia="ru-RU"/>
          </w:rPr>
          <w:t>8.3 Описание особенностей характеристик видов топлива в зависимости от мест поставки</w:t>
        </w:r>
        <w:r w:rsidR="003D1579">
          <w:rPr>
            <w:webHidden/>
          </w:rPr>
          <w:tab/>
        </w:r>
        <w:r w:rsidR="003D1579">
          <w:rPr>
            <w:webHidden/>
          </w:rPr>
          <w:fldChar w:fldCharType="begin"/>
        </w:r>
        <w:r w:rsidR="003D1579">
          <w:rPr>
            <w:webHidden/>
          </w:rPr>
          <w:instrText xml:space="preserve"> PAGEREF _Toc121588462 \h </w:instrText>
        </w:r>
        <w:r w:rsidR="003D1579">
          <w:rPr>
            <w:webHidden/>
          </w:rPr>
        </w:r>
        <w:r w:rsidR="003D1579">
          <w:rPr>
            <w:webHidden/>
          </w:rPr>
          <w:fldChar w:fldCharType="separate"/>
        </w:r>
        <w:r w:rsidR="003D1579">
          <w:rPr>
            <w:webHidden/>
          </w:rPr>
          <w:t>79</w:t>
        </w:r>
        <w:r w:rsidR="003D1579">
          <w:rPr>
            <w:webHidden/>
          </w:rPr>
          <w:fldChar w:fldCharType="end"/>
        </w:r>
      </w:hyperlink>
    </w:p>
    <w:p w:rsidR="003D1579" w:rsidRDefault="00A06375">
      <w:pPr>
        <w:pStyle w:val="32"/>
        <w:rPr>
          <w:rFonts w:asciiTheme="minorHAnsi" w:eastAsiaTheme="minorEastAsia" w:hAnsiTheme="minorHAnsi" w:cstheme="minorBidi"/>
          <w:sz w:val="22"/>
          <w:lang w:eastAsia="ru-RU"/>
        </w:rPr>
      </w:pPr>
      <w:hyperlink w:anchor="_Toc121588463" w:history="1">
        <w:r w:rsidR="003D1579" w:rsidRPr="00AA5B5F">
          <w:rPr>
            <w:rStyle w:val="aff1"/>
            <w:lang w:eastAsia="ru-RU"/>
          </w:rPr>
          <w:t>8.4 Описание использования местных видов топлива</w:t>
        </w:r>
        <w:r w:rsidR="003D1579">
          <w:rPr>
            <w:webHidden/>
          </w:rPr>
          <w:tab/>
        </w:r>
        <w:r w:rsidR="003D1579">
          <w:rPr>
            <w:webHidden/>
          </w:rPr>
          <w:fldChar w:fldCharType="begin"/>
        </w:r>
        <w:r w:rsidR="003D1579">
          <w:rPr>
            <w:webHidden/>
          </w:rPr>
          <w:instrText xml:space="preserve"> PAGEREF _Toc121588463 \h </w:instrText>
        </w:r>
        <w:r w:rsidR="003D1579">
          <w:rPr>
            <w:webHidden/>
          </w:rPr>
        </w:r>
        <w:r w:rsidR="003D1579">
          <w:rPr>
            <w:webHidden/>
          </w:rPr>
          <w:fldChar w:fldCharType="separate"/>
        </w:r>
        <w:r w:rsidR="003D1579">
          <w:rPr>
            <w:webHidden/>
          </w:rPr>
          <w:t>79</w:t>
        </w:r>
        <w:r w:rsidR="003D1579">
          <w:rPr>
            <w:webHidden/>
          </w:rPr>
          <w:fldChar w:fldCharType="end"/>
        </w:r>
      </w:hyperlink>
    </w:p>
    <w:p w:rsidR="003D1579" w:rsidRDefault="00A06375">
      <w:pPr>
        <w:pStyle w:val="32"/>
        <w:rPr>
          <w:rFonts w:asciiTheme="minorHAnsi" w:eastAsiaTheme="minorEastAsia" w:hAnsiTheme="minorHAnsi" w:cstheme="minorBidi"/>
          <w:sz w:val="22"/>
          <w:lang w:eastAsia="ru-RU"/>
        </w:rPr>
      </w:pPr>
      <w:hyperlink w:anchor="_Toc121588464" w:history="1">
        <w:r w:rsidR="003D1579" w:rsidRPr="00AA5B5F">
          <w:rPr>
            <w:rStyle w:val="aff1"/>
          </w:rPr>
          <w:t>8.5 Описание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r w:rsidR="003D1579">
          <w:rPr>
            <w:webHidden/>
          </w:rPr>
          <w:tab/>
        </w:r>
        <w:r w:rsidR="003D1579">
          <w:rPr>
            <w:webHidden/>
          </w:rPr>
          <w:fldChar w:fldCharType="begin"/>
        </w:r>
        <w:r w:rsidR="003D1579">
          <w:rPr>
            <w:webHidden/>
          </w:rPr>
          <w:instrText xml:space="preserve"> PAGEREF _Toc121588464 \h </w:instrText>
        </w:r>
        <w:r w:rsidR="003D1579">
          <w:rPr>
            <w:webHidden/>
          </w:rPr>
        </w:r>
        <w:r w:rsidR="003D1579">
          <w:rPr>
            <w:webHidden/>
          </w:rPr>
          <w:fldChar w:fldCharType="separate"/>
        </w:r>
        <w:r w:rsidR="003D1579">
          <w:rPr>
            <w:webHidden/>
          </w:rPr>
          <w:t>80</w:t>
        </w:r>
        <w:r w:rsidR="003D1579">
          <w:rPr>
            <w:webHidden/>
          </w:rPr>
          <w:fldChar w:fldCharType="end"/>
        </w:r>
      </w:hyperlink>
    </w:p>
    <w:p w:rsidR="003D1579" w:rsidRDefault="00A06375">
      <w:pPr>
        <w:pStyle w:val="32"/>
        <w:rPr>
          <w:rFonts w:asciiTheme="minorHAnsi" w:eastAsiaTheme="minorEastAsia" w:hAnsiTheme="minorHAnsi" w:cstheme="minorBidi"/>
          <w:sz w:val="22"/>
          <w:lang w:eastAsia="ru-RU"/>
        </w:rPr>
      </w:pPr>
      <w:hyperlink w:anchor="_Toc121588465" w:history="1">
        <w:r w:rsidR="003D1579" w:rsidRPr="00AA5B5F">
          <w:rPr>
            <w:rStyle w:val="aff1"/>
          </w:rPr>
          <w:t>8.6 Описание преобладающего в поселении вида топлива, определяемого по совокупности всех систем теплоснабжения, находящихся в муниципальном образовании</w:t>
        </w:r>
        <w:r w:rsidR="003D1579">
          <w:rPr>
            <w:webHidden/>
          </w:rPr>
          <w:tab/>
        </w:r>
        <w:r w:rsidR="003D1579">
          <w:rPr>
            <w:webHidden/>
          </w:rPr>
          <w:fldChar w:fldCharType="begin"/>
        </w:r>
        <w:r w:rsidR="003D1579">
          <w:rPr>
            <w:webHidden/>
          </w:rPr>
          <w:instrText xml:space="preserve"> PAGEREF _Toc121588465 \h </w:instrText>
        </w:r>
        <w:r w:rsidR="003D1579">
          <w:rPr>
            <w:webHidden/>
          </w:rPr>
        </w:r>
        <w:r w:rsidR="003D1579">
          <w:rPr>
            <w:webHidden/>
          </w:rPr>
          <w:fldChar w:fldCharType="separate"/>
        </w:r>
        <w:r w:rsidR="003D1579">
          <w:rPr>
            <w:webHidden/>
          </w:rPr>
          <w:t>80</w:t>
        </w:r>
        <w:r w:rsidR="003D1579">
          <w:rPr>
            <w:webHidden/>
          </w:rPr>
          <w:fldChar w:fldCharType="end"/>
        </w:r>
      </w:hyperlink>
    </w:p>
    <w:p w:rsidR="003D1579" w:rsidRDefault="00A06375">
      <w:pPr>
        <w:pStyle w:val="32"/>
        <w:rPr>
          <w:rFonts w:asciiTheme="minorHAnsi" w:eastAsiaTheme="minorEastAsia" w:hAnsiTheme="minorHAnsi" w:cstheme="minorBidi"/>
          <w:sz w:val="22"/>
          <w:lang w:eastAsia="ru-RU"/>
        </w:rPr>
      </w:pPr>
      <w:hyperlink w:anchor="_Toc121588466" w:history="1">
        <w:r w:rsidR="003D1579" w:rsidRPr="00AA5B5F">
          <w:rPr>
            <w:rStyle w:val="aff1"/>
          </w:rPr>
          <w:t>8.7 Описание приоритетного направления развития топливного баланса округа</w:t>
        </w:r>
        <w:r w:rsidR="003D1579">
          <w:rPr>
            <w:webHidden/>
          </w:rPr>
          <w:tab/>
        </w:r>
        <w:r w:rsidR="003D1579">
          <w:rPr>
            <w:webHidden/>
          </w:rPr>
          <w:fldChar w:fldCharType="begin"/>
        </w:r>
        <w:r w:rsidR="003D1579">
          <w:rPr>
            <w:webHidden/>
          </w:rPr>
          <w:instrText xml:space="preserve"> PAGEREF _Toc121588466 \h </w:instrText>
        </w:r>
        <w:r w:rsidR="003D1579">
          <w:rPr>
            <w:webHidden/>
          </w:rPr>
        </w:r>
        <w:r w:rsidR="003D1579">
          <w:rPr>
            <w:webHidden/>
          </w:rPr>
          <w:fldChar w:fldCharType="separate"/>
        </w:r>
        <w:r w:rsidR="003D1579">
          <w:rPr>
            <w:webHidden/>
          </w:rPr>
          <w:t>80</w:t>
        </w:r>
        <w:r w:rsidR="003D1579">
          <w:rPr>
            <w:webHidden/>
          </w:rPr>
          <w:fldChar w:fldCharType="end"/>
        </w:r>
      </w:hyperlink>
    </w:p>
    <w:p w:rsidR="003D1579" w:rsidRDefault="00A06375">
      <w:pPr>
        <w:pStyle w:val="32"/>
        <w:rPr>
          <w:rFonts w:asciiTheme="minorHAnsi" w:eastAsiaTheme="minorEastAsia" w:hAnsiTheme="minorHAnsi" w:cstheme="minorBidi"/>
          <w:sz w:val="22"/>
          <w:lang w:eastAsia="ru-RU"/>
        </w:rPr>
      </w:pPr>
      <w:hyperlink w:anchor="_Toc121588467" w:history="1">
        <w:r w:rsidR="003D1579" w:rsidRPr="00AA5B5F">
          <w:rPr>
            <w:rStyle w:val="aff1"/>
          </w:rPr>
          <w:t>8.8 Изменения, произошедшие в топливных балансах источников тепловой энергии системе обеспечения топливом округа за период, предшествующий разработке (актуализации) схемы теплоснабжения</w:t>
        </w:r>
        <w:r w:rsidR="003D1579">
          <w:rPr>
            <w:webHidden/>
          </w:rPr>
          <w:tab/>
        </w:r>
        <w:r w:rsidR="003D1579">
          <w:rPr>
            <w:webHidden/>
          </w:rPr>
          <w:fldChar w:fldCharType="begin"/>
        </w:r>
        <w:r w:rsidR="003D1579">
          <w:rPr>
            <w:webHidden/>
          </w:rPr>
          <w:instrText xml:space="preserve"> PAGEREF _Toc121588467 \h </w:instrText>
        </w:r>
        <w:r w:rsidR="003D1579">
          <w:rPr>
            <w:webHidden/>
          </w:rPr>
        </w:r>
        <w:r w:rsidR="003D1579">
          <w:rPr>
            <w:webHidden/>
          </w:rPr>
          <w:fldChar w:fldCharType="separate"/>
        </w:r>
        <w:r w:rsidR="003D1579">
          <w:rPr>
            <w:webHidden/>
          </w:rPr>
          <w:t>80</w:t>
        </w:r>
        <w:r w:rsidR="003D1579">
          <w:rPr>
            <w:webHidden/>
          </w:rPr>
          <w:fldChar w:fldCharType="end"/>
        </w:r>
      </w:hyperlink>
    </w:p>
    <w:p w:rsidR="003D1579" w:rsidRDefault="00A06375">
      <w:pPr>
        <w:pStyle w:val="23"/>
        <w:rPr>
          <w:rFonts w:asciiTheme="minorHAnsi" w:eastAsiaTheme="minorEastAsia" w:hAnsiTheme="minorHAnsi" w:cstheme="minorBidi"/>
          <w:noProof/>
          <w:sz w:val="22"/>
          <w:szCs w:val="22"/>
          <w:lang w:eastAsia="ru-RU"/>
        </w:rPr>
      </w:pPr>
      <w:hyperlink w:anchor="_Toc121588468" w:history="1">
        <w:r w:rsidR="003D1579" w:rsidRPr="00AA5B5F">
          <w:rPr>
            <w:rStyle w:val="aff1"/>
            <w:noProof/>
          </w:rPr>
          <w:t>Часть 9 Надежность теплоснабжения</w:t>
        </w:r>
        <w:r w:rsidR="003D1579">
          <w:rPr>
            <w:noProof/>
            <w:webHidden/>
          </w:rPr>
          <w:tab/>
        </w:r>
        <w:r w:rsidR="003D1579">
          <w:rPr>
            <w:noProof/>
            <w:webHidden/>
          </w:rPr>
          <w:fldChar w:fldCharType="begin"/>
        </w:r>
        <w:r w:rsidR="003D1579">
          <w:rPr>
            <w:noProof/>
            <w:webHidden/>
          </w:rPr>
          <w:instrText xml:space="preserve"> PAGEREF _Toc121588468 \h </w:instrText>
        </w:r>
        <w:r w:rsidR="003D1579">
          <w:rPr>
            <w:noProof/>
            <w:webHidden/>
          </w:rPr>
        </w:r>
        <w:r w:rsidR="003D1579">
          <w:rPr>
            <w:noProof/>
            <w:webHidden/>
          </w:rPr>
          <w:fldChar w:fldCharType="separate"/>
        </w:r>
        <w:r w:rsidR="003D1579">
          <w:rPr>
            <w:noProof/>
            <w:webHidden/>
          </w:rPr>
          <w:t>81</w:t>
        </w:r>
        <w:r w:rsidR="003D1579">
          <w:rPr>
            <w:noProof/>
            <w:webHidden/>
          </w:rPr>
          <w:fldChar w:fldCharType="end"/>
        </w:r>
      </w:hyperlink>
    </w:p>
    <w:p w:rsidR="003D1579" w:rsidRDefault="00A06375">
      <w:pPr>
        <w:pStyle w:val="32"/>
        <w:rPr>
          <w:rFonts w:asciiTheme="minorHAnsi" w:eastAsiaTheme="minorEastAsia" w:hAnsiTheme="minorHAnsi" w:cstheme="minorBidi"/>
          <w:sz w:val="22"/>
          <w:lang w:eastAsia="ru-RU"/>
        </w:rPr>
      </w:pPr>
      <w:hyperlink w:anchor="_Toc121588469" w:history="1">
        <w:r w:rsidR="003D1579" w:rsidRPr="00AA5B5F">
          <w:rPr>
            <w:rStyle w:val="aff1"/>
          </w:rPr>
          <w:t>9.1 Поток отказов (частота отказов) участков тепловых сетей</w:t>
        </w:r>
        <w:r w:rsidR="003D1579">
          <w:rPr>
            <w:webHidden/>
          </w:rPr>
          <w:tab/>
        </w:r>
        <w:r w:rsidR="003D1579">
          <w:rPr>
            <w:webHidden/>
          </w:rPr>
          <w:fldChar w:fldCharType="begin"/>
        </w:r>
        <w:r w:rsidR="003D1579">
          <w:rPr>
            <w:webHidden/>
          </w:rPr>
          <w:instrText xml:space="preserve"> PAGEREF _Toc121588469 \h </w:instrText>
        </w:r>
        <w:r w:rsidR="003D1579">
          <w:rPr>
            <w:webHidden/>
          </w:rPr>
        </w:r>
        <w:r w:rsidR="003D1579">
          <w:rPr>
            <w:webHidden/>
          </w:rPr>
          <w:fldChar w:fldCharType="separate"/>
        </w:r>
        <w:r w:rsidR="003D1579">
          <w:rPr>
            <w:webHidden/>
          </w:rPr>
          <w:t>88</w:t>
        </w:r>
        <w:r w:rsidR="003D1579">
          <w:rPr>
            <w:webHidden/>
          </w:rPr>
          <w:fldChar w:fldCharType="end"/>
        </w:r>
      </w:hyperlink>
    </w:p>
    <w:p w:rsidR="003D1579" w:rsidRDefault="00A06375">
      <w:pPr>
        <w:pStyle w:val="32"/>
        <w:rPr>
          <w:rFonts w:asciiTheme="minorHAnsi" w:eastAsiaTheme="minorEastAsia" w:hAnsiTheme="minorHAnsi" w:cstheme="minorBidi"/>
          <w:sz w:val="22"/>
          <w:lang w:eastAsia="ru-RU"/>
        </w:rPr>
      </w:pPr>
      <w:hyperlink w:anchor="_Toc121588470" w:history="1">
        <w:r w:rsidR="003D1579" w:rsidRPr="00AA5B5F">
          <w:rPr>
            <w:rStyle w:val="aff1"/>
          </w:rPr>
          <w:t>9.2 Частота отключений потребителей</w:t>
        </w:r>
        <w:r w:rsidR="003D1579">
          <w:rPr>
            <w:webHidden/>
          </w:rPr>
          <w:tab/>
        </w:r>
        <w:r w:rsidR="003D1579">
          <w:rPr>
            <w:webHidden/>
          </w:rPr>
          <w:fldChar w:fldCharType="begin"/>
        </w:r>
        <w:r w:rsidR="003D1579">
          <w:rPr>
            <w:webHidden/>
          </w:rPr>
          <w:instrText xml:space="preserve"> PAGEREF _Toc121588470 \h </w:instrText>
        </w:r>
        <w:r w:rsidR="003D1579">
          <w:rPr>
            <w:webHidden/>
          </w:rPr>
        </w:r>
        <w:r w:rsidR="003D1579">
          <w:rPr>
            <w:webHidden/>
          </w:rPr>
          <w:fldChar w:fldCharType="separate"/>
        </w:r>
        <w:r w:rsidR="003D1579">
          <w:rPr>
            <w:webHidden/>
          </w:rPr>
          <w:t>88</w:t>
        </w:r>
        <w:r w:rsidR="003D1579">
          <w:rPr>
            <w:webHidden/>
          </w:rPr>
          <w:fldChar w:fldCharType="end"/>
        </w:r>
      </w:hyperlink>
    </w:p>
    <w:p w:rsidR="003D1579" w:rsidRDefault="00A06375">
      <w:pPr>
        <w:pStyle w:val="32"/>
        <w:rPr>
          <w:rFonts w:asciiTheme="minorHAnsi" w:eastAsiaTheme="minorEastAsia" w:hAnsiTheme="minorHAnsi" w:cstheme="minorBidi"/>
          <w:sz w:val="22"/>
          <w:lang w:eastAsia="ru-RU"/>
        </w:rPr>
      </w:pPr>
      <w:hyperlink w:anchor="_Toc121588471" w:history="1">
        <w:r w:rsidR="003D1579" w:rsidRPr="00AA5B5F">
          <w:rPr>
            <w:rStyle w:val="aff1"/>
          </w:rPr>
          <w:t>9.3 Поток (частота) и время восстановления теплоснабжения потребителей после отключений</w:t>
        </w:r>
        <w:r w:rsidR="003D1579">
          <w:rPr>
            <w:webHidden/>
          </w:rPr>
          <w:tab/>
        </w:r>
        <w:r w:rsidR="003D1579">
          <w:rPr>
            <w:webHidden/>
          </w:rPr>
          <w:fldChar w:fldCharType="begin"/>
        </w:r>
        <w:r w:rsidR="003D1579">
          <w:rPr>
            <w:webHidden/>
          </w:rPr>
          <w:instrText xml:space="preserve"> PAGEREF _Toc121588471 \h </w:instrText>
        </w:r>
        <w:r w:rsidR="003D1579">
          <w:rPr>
            <w:webHidden/>
          </w:rPr>
        </w:r>
        <w:r w:rsidR="003D1579">
          <w:rPr>
            <w:webHidden/>
          </w:rPr>
          <w:fldChar w:fldCharType="separate"/>
        </w:r>
        <w:r w:rsidR="003D1579">
          <w:rPr>
            <w:webHidden/>
          </w:rPr>
          <w:t>88</w:t>
        </w:r>
        <w:r w:rsidR="003D1579">
          <w:rPr>
            <w:webHidden/>
          </w:rPr>
          <w:fldChar w:fldCharType="end"/>
        </w:r>
      </w:hyperlink>
    </w:p>
    <w:p w:rsidR="003D1579" w:rsidRDefault="00A06375">
      <w:pPr>
        <w:pStyle w:val="32"/>
        <w:rPr>
          <w:rFonts w:asciiTheme="minorHAnsi" w:eastAsiaTheme="minorEastAsia" w:hAnsiTheme="minorHAnsi" w:cstheme="minorBidi"/>
          <w:sz w:val="22"/>
          <w:lang w:eastAsia="ru-RU"/>
        </w:rPr>
      </w:pPr>
      <w:hyperlink w:anchor="_Toc121588472" w:history="1">
        <w:r w:rsidR="003D1579" w:rsidRPr="00AA5B5F">
          <w:rPr>
            <w:rStyle w:val="aff1"/>
          </w:rPr>
          <w:t>9.4 Графические материалы (карты-схемы тепловых сетей и зон ненормативной надежности и безопасности теплоснабжения)</w:t>
        </w:r>
        <w:r w:rsidR="003D1579">
          <w:rPr>
            <w:webHidden/>
          </w:rPr>
          <w:tab/>
        </w:r>
        <w:r w:rsidR="003D1579">
          <w:rPr>
            <w:webHidden/>
          </w:rPr>
          <w:fldChar w:fldCharType="begin"/>
        </w:r>
        <w:r w:rsidR="003D1579">
          <w:rPr>
            <w:webHidden/>
          </w:rPr>
          <w:instrText xml:space="preserve"> PAGEREF _Toc121588472 \h </w:instrText>
        </w:r>
        <w:r w:rsidR="003D1579">
          <w:rPr>
            <w:webHidden/>
          </w:rPr>
        </w:r>
        <w:r w:rsidR="003D1579">
          <w:rPr>
            <w:webHidden/>
          </w:rPr>
          <w:fldChar w:fldCharType="separate"/>
        </w:r>
        <w:r w:rsidR="003D1579">
          <w:rPr>
            <w:webHidden/>
          </w:rPr>
          <w:t>88</w:t>
        </w:r>
        <w:r w:rsidR="003D1579">
          <w:rPr>
            <w:webHidden/>
          </w:rPr>
          <w:fldChar w:fldCharType="end"/>
        </w:r>
      </w:hyperlink>
    </w:p>
    <w:p w:rsidR="003D1579" w:rsidRDefault="00A06375">
      <w:pPr>
        <w:pStyle w:val="32"/>
        <w:rPr>
          <w:rFonts w:asciiTheme="minorHAnsi" w:eastAsiaTheme="minorEastAsia" w:hAnsiTheme="minorHAnsi" w:cstheme="minorBidi"/>
          <w:sz w:val="22"/>
          <w:lang w:eastAsia="ru-RU"/>
        </w:rPr>
      </w:pPr>
      <w:hyperlink w:anchor="_Toc121588473" w:history="1">
        <w:r w:rsidR="003D1579" w:rsidRPr="00AA5B5F">
          <w:rPr>
            <w:rStyle w:val="aff1"/>
          </w:rPr>
          <w:t xml:space="preserve">9.5 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w:t>
        </w:r>
        <w:r w:rsidR="003D1579" w:rsidRPr="00AA5B5F">
          <w:rPr>
            <w:rStyle w:val="aff1"/>
          </w:rPr>
          <w:lastRenderedPageBreak/>
          <w:t>постановлением Правительства Российской Федерации от 17.10.2015 №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r w:rsidR="003D1579">
          <w:rPr>
            <w:webHidden/>
          </w:rPr>
          <w:tab/>
        </w:r>
        <w:r w:rsidR="003D1579">
          <w:rPr>
            <w:webHidden/>
          </w:rPr>
          <w:fldChar w:fldCharType="begin"/>
        </w:r>
        <w:r w:rsidR="003D1579">
          <w:rPr>
            <w:webHidden/>
          </w:rPr>
          <w:instrText xml:space="preserve"> PAGEREF _Toc121588473 \h </w:instrText>
        </w:r>
        <w:r w:rsidR="003D1579">
          <w:rPr>
            <w:webHidden/>
          </w:rPr>
        </w:r>
        <w:r w:rsidR="003D1579">
          <w:rPr>
            <w:webHidden/>
          </w:rPr>
          <w:fldChar w:fldCharType="separate"/>
        </w:r>
        <w:r w:rsidR="003D1579">
          <w:rPr>
            <w:webHidden/>
          </w:rPr>
          <w:t>88</w:t>
        </w:r>
        <w:r w:rsidR="003D1579">
          <w:rPr>
            <w:webHidden/>
          </w:rPr>
          <w:fldChar w:fldCharType="end"/>
        </w:r>
      </w:hyperlink>
    </w:p>
    <w:p w:rsidR="003D1579" w:rsidRDefault="00A06375">
      <w:pPr>
        <w:pStyle w:val="32"/>
        <w:rPr>
          <w:rFonts w:asciiTheme="minorHAnsi" w:eastAsiaTheme="minorEastAsia" w:hAnsiTheme="minorHAnsi" w:cstheme="minorBidi"/>
          <w:sz w:val="22"/>
          <w:lang w:eastAsia="ru-RU"/>
        </w:rPr>
      </w:pPr>
      <w:hyperlink w:anchor="_Toc121588474" w:history="1">
        <w:r w:rsidR="003D1579" w:rsidRPr="00AA5B5F">
          <w:rPr>
            <w:rStyle w:val="aff1"/>
          </w:rPr>
          <w:t>9.6 Результаты анализа времени восстановления теплоснабжения потребителей, отключенных в результате аварийных ситуаций при теплоснабжении, указанных в подпункте 9.5 настоящей Части</w:t>
        </w:r>
        <w:r w:rsidR="003D1579">
          <w:rPr>
            <w:webHidden/>
          </w:rPr>
          <w:tab/>
        </w:r>
        <w:r w:rsidR="003D1579">
          <w:rPr>
            <w:webHidden/>
          </w:rPr>
          <w:fldChar w:fldCharType="begin"/>
        </w:r>
        <w:r w:rsidR="003D1579">
          <w:rPr>
            <w:webHidden/>
          </w:rPr>
          <w:instrText xml:space="preserve"> PAGEREF _Toc121588474 \h </w:instrText>
        </w:r>
        <w:r w:rsidR="003D1579">
          <w:rPr>
            <w:webHidden/>
          </w:rPr>
        </w:r>
        <w:r w:rsidR="003D1579">
          <w:rPr>
            <w:webHidden/>
          </w:rPr>
          <w:fldChar w:fldCharType="separate"/>
        </w:r>
        <w:r w:rsidR="003D1579">
          <w:rPr>
            <w:webHidden/>
          </w:rPr>
          <w:t>89</w:t>
        </w:r>
        <w:r w:rsidR="003D1579">
          <w:rPr>
            <w:webHidden/>
          </w:rPr>
          <w:fldChar w:fldCharType="end"/>
        </w:r>
      </w:hyperlink>
    </w:p>
    <w:p w:rsidR="003D1579" w:rsidRDefault="00A06375">
      <w:pPr>
        <w:pStyle w:val="32"/>
        <w:rPr>
          <w:rFonts w:asciiTheme="minorHAnsi" w:eastAsiaTheme="minorEastAsia" w:hAnsiTheme="minorHAnsi" w:cstheme="minorBidi"/>
          <w:sz w:val="22"/>
          <w:lang w:eastAsia="ru-RU"/>
        </w:rPr>
      </w:pPr>
      <w:hyperlink w:anchor="_Toc121588475" w:history="1">
        <w:r w:rsidR="003D1579" w:rsidRPr="00AA5B5F">
          <w:rPr>
            <w:rStyle w:val="aff1"/>
          </w:rPr>
          <w:t>9.7 Изменения, произошедшие в надежности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разработке (актуализации) схемы теплоснабжения</w:t>
        </w:r>
        <w:r w:rsidR="003D1579">
          <w:rPr>
            <w:webHidden/>
          </w:rPr>
          <w:tab/>
        </w:r>
        <w:r w:rsidR="003D1579">
          <w:rPr>
            <w:webHidden/>
          </w:rPr>
          <w:fldChar w:fldCharType="begin"/>
        </w:r>
        <w:r w:rsidR="003D1579">
          <w:rPr>
            <w:webHidden/>
          </w:rPr>
          <w:instrText xml:space="preserve"> PAGEREF _Toc121588475 \h </w:instrText>
        </w:r>
        <w:r w:rsidR="003D1579">
          <w:rPr>
            <w:webHidden/>
          </w:rPr>
        </w:r>
        <w:r w:rsidR="003D1579">
          <w:rPr>
            <w:webHidden/>
          </w:rPr>
          <w:fldChar w:fldCharType="separate"/>
        </w:r>
        <w:r w:rsidR="003D1579">
          <w:rPr>
            <w:webHidden/>
          </w:rPr>
          <w:t>89</w:t>
        </w:r>
        <w:r w:rsidR="003D1579">
          <w:rPr>
            <w:webHidden/>
          </w:rPr>
          <w:fldChar w:fldCharType="end"/>
        </w:r>
      </w:hyperlink>
    </w:p>
    <w:p w:rsidR="003D1579" w:rsidRDefault="00A06375">
      <w:pPr>
        <w:pStyle w:val="23"/>
        <w:rPr>
          <w:rFonts w:asciiTheme="minorHAnsi" w:eastAsiaTheme="minorEastAsia" w:hAnsiTheme="minorHAnsi" w:cstheme="minorBidi"/>
          <w:noProof/>
          <w:sz w:val="22"/>
          <w:szCs w:val="22"/>
          <w:lang w:eastAsia="ru-RU"/>
        </w:rPr>
      </w:pPr>
      <w:hyperlink w:anchor="_Toc121588476" w:history="1">
        <w:r w:rsidR="003D1579" w:rsidRPr="00AA5B5F">
          <w:rPr>
            <w:rStyle w:val="aff1"/>
            <w:noProof/>
          </w:rPr>
          <w:t>Часть 10 Технико-экономические показатели теплоснабжающих и теплосетевых организаций</w:t>
        </w:r>
        <w:r w:rsidR="003D1579">
          <w:rPr>
            <w:noProof/>
            <w:webHidden/>
          </w:rPr>
          <w:tab/>
        </w:r>
        <w:r w:rsidR="003D1579">
          <w:rPr>
            <w:noProof/>
            <w:webHidden/>
          </w:rPr>
          <w:fldChar w:fldCharType="begin"/>
        </w:r>
        <w:r w:rsidR="003D1579">
          <w:rPr>
            <w:noProof/>
            <w:webHidden/>
          </w:rPr>
          <w:instrText xml:space="preserve"> PAGEREF _Toc121588476 \h </w:instrText>
        </w:r>
        <w:r w:rsidR="003D1579">
          <w:rPr>
            <w:noProof/>
            <w:webHidden/>
          </w:rPr>
        </w:r>
        <w:r w:rsidR="003D1579">
          <w:rPr>
            <w:noProof/>
            <w:webHidden/>
          </w:rPr>
          <w:fldChar w:fldCharType="separate"/>
        </w:r>
        <w:r w:rsidR="003D1579">
          <w:rPr>
            <w:noProof/>
            <w:webHidden/>
          </w:rPr>
          <w:t>90</w:t>
        </w:r>
        <w:r w:rsidR="003D1579">
          <w:rPr>
            <w:noProof/>
            <w:webHidden/>
          </w:rPr>
          <w:fldChar w:fldCharType="end"/>
        </w:r>
      </w:hyperlink>
    </w:p>
    <w:p w:rsidR="003D1579" w:rsidRDefault="00A06375">
      <w:pPr>
        <w:pStyle w:val="32"/>
        <w:rPr>
          <w:rFonts w:asciiTheme="minorHAnsi" w:eastAsiaTheme="minorEastAsia" w:hAnsiTheme="minorHAnsi" w:cstheme="minorBidi"/>
          <w:sz w:val="22"/>
          <w:lang w:eastAsia="ru-RU"/>
        </w:rPr>
      </w:pPr>
      <w:hyperlink w:anchor="_Toc121588477" w:history="1">
        <w:r w:rsidR="003D1579" w:rsidRPr="00AA5B5F">
          <w:rPr>
            <w:rStyle w:val="aff1"/>
          </w:rPr>
          <w:t>10.1 Описание показателей хозяйственной деятельности теплоснабжающих и теплосетевых организаций в соответствии с требованиями, устанавливаемыми Правительством Российской Федерации в стандартах раскрытия информации теплоснабжающими организациями, теплосетевыми организациями и органами регулирования</w:t>
        </w:r>
        <w:r w:rsidR="003D1579">
          <w:rPr>
            <w:webHidden/>
          </w:rPr>
          <w:tab/>
        </w:r>
        <w:r w:rsidR="003D1579">
          <w:rPr>
            <w:webHidden/>
          </w:rPr>
          <w:fldChar w:fldCharType="begin"/>
        </w:r>
        <w:r w:rsidR="003D1579">
          <w:rPr>
            <w:webHidden/>
          </w:rPr>
          <w:instrText xml:space="preserve"> PAGEREF _Toc121588477 \h </w:instrText>
        </w:r>
        <w:r w:rsidR="003D1579">
          <w:rPr>
            <w:webHidden/>
          </w:rPr>
        </w:r>
        <w:r w:rsidR="003D1579">
          <w:rPr>
            <w:webHidden/>
          </w:rPr>
          <w:fldChar w:fldCharType="separate"/>
        </w:r>
        <w:r w:rsidR="003D1579">
          <w:rPr>
            <w:webHidden/>
          </w:rPr>
          <w:t>90</w:t>
        </w:r>
        <w:r w:rsidR="003D1579">
          <w:rPr>
            <w:webHidden/>
          </w:rPr>
          <w:fldChar w:fldCharType="end"/>
        </w:r>
      </w:hyperlink>
    </w:p>
    <w:p w:rsidR="003D1579" w:rsidRDefault="00A06375">
      <w:pPr>
        <w:pStyle w:val="32"/>
        <w:rPr>
          <w:rFonts w:asciiTheme="minorHAnsi" w:eastAsiaTheme="minorEastAsia" w:hAnsiTheme="minorHAnsi" w:cstheme="minorBidi"/>
          <w:sz w:val="22"/>
          <w:lang w:eastAsia="ru-RU"/>
        </w:rPr>
      </w:pPr>
      <w:hyperlink w:anchor="_Toc121588478" w:history="1">
        <w:r w:rsidR="003D1579" w:rsidRPr="00AA5B5F">
          <w:rPr>
            <w:rStyle w:val="aff1"/>
          </w:rPr>
          <w:t>10.2 Изменения, произошедшие в технико-экономических показателях теплоснабжающих и теплосетевых организаций системы теплоснабжения округа, в период, предшествующий разработке (актуализации) схемы теплоснабжения</w:t>
        </w:r>
        <w:r w:rsidR="003D1579">
          <w:rPr>
            <w:webHidden/>
          </w:rPr>
          <w:tab/>
        </w:r>
        <w:r w:rsidR="003D1579">
          <w:rPr>
            <w:webHidden/>
          </w:rPr>
          <w:fldChar w:fldCharType="begin"/>
        </w:r>
        <w:r w:rsidR="003D1579">
          <w:rPr>
            <w:webHidden/>
          </w:rPr>
          <w:instrText xml:space="preserve"> PAGEREF _Toc121588478 \h </w:instrText>
        </w:r>
        <w:r w:rsidR="003D1579">
          <w:rPr>
            <w:webHidden/>
          </w:rPr>
        </w:r>
        <w:r w:rsidR="003D1579">
          <w:rPr>
            <w:webHidden/>
          </w:rPr>
          <w:fldChar w:fldCharType="separate"/>
        </w:r>
        <w:r w:rsidR="003D1579">
          <w:rPr>
            <w:webHidden/>
          </w:rPr>
          <w:t>92</w:t>
        </w:r>
        <w:r w:rsidR="003D1579">
          <w:rPr>
            <w:webHidden/>
          </w:rPr>
          <w:fldChar w:fldCharType="end"/>
        </w:r>
      </w:hyperlink>
    </w:p>
    <w:p w:rsidR="003D1579" w:rsidRDefault="00A06375">
      <w:pPr>
        <w:pStyle w:val="23"/>
        <w:rPr>
          <w:rFonts w:asciiTheme="minorHAnsi" w:eastAsiaTheme="minorEastAsia" w:hAnsiTheme="minorHAnsi" w:cstheme="minorBidi"/>
          <w:noProof/>
          <w:sz w:val="22"/>
          <w:szCs w:val="22"/>
          <w:lang w:eastAsia="ru-RU"/>
        </w:rPr>
      </w:pPr>
      <w:hyperlink w:anchor="_Toc121588479" w:history="1">
        <w:r w:rsidR="003D1579" w:rsidRPr="00AA5B5F">
          <w:rPr>
            <w:rStyle w:val="aff1"/>
            <w:noProof/>
          </w:rPr>
          <w:t>Часть 11 Цены (тарифы) в сфере теплоснабжения</w:t>
        </w:r>
        <w:r w:rsidR="003D1579">
          <w:rPr>
            <w:noProof/>
            <w:webHidden/>
          </w:rPr>
          <w:tab/>
        </w:r>
        <w:r w:rsidR="003D1579">
          <w:rPr>
            <w:noProof/>
            <w:webHidden/>
          </w:rPr>
          <w:fldChar w:fldCharType="begin"/>
        </w:r>
        <w:r w:rsidR="003D1579">
          <w:rPr>
            <w:noProof/>
            <w:webHidden/>
          </w:rPr>
          <w:instrText xml:space="preserve"> PAGEREF _Toc121588479 \h </w:instrText>
        </w:r>
        <w:r w:rsidR="003D1579">
          <w:rPr>
            <w:noProof/>
            <w:webHidden/>
          </w:rPr>
        </w:r>
        <w:r w:rsidR="003D1579">
          <w:rPr>
            <w:noProof/>
            <w:webHidden/>
          </w:rPr>
          <w:fldChar w:fldCharType="separate"/>
        </w:r>
        <w:r w:rsidR="003D1579">
          <w:rPr>
            <w:noProof/>
            <w:webHidden/>
          </w:rPr>
          <w:t>93</w:t>
        </w:r>
        <w:r w:rsidR="003D1579">
          <w:rPr>
            <w:noProof/>
            <w:webHidden/>
          </w:rPr>
          <w:fldChar w:fldCharType="end"/>
        </w:r>
      </w:hyperlink>
    </w:p>
    <w:p w:rsidR="003D1579" w:rsidRDefault="00A06375">
      <w:pPr>
        <w:pStyle w:val="32"/>
        <w:rPr>
          <w:rFonts w:asciiTheme="minorHAnsi" w:eastAsiaTheme="minorEastAsia" w:hAnsiTheme="minorHAnsi" w:cstheme="minorBidi"/>
          <w:sz w:val="22"/>
          <w:lang w:eastAsia="ru-RU"/>
        </w:rPr>
      </w:pPr>
      <w:hyperlink w:anchor="_Toc121588480" w:history="1">
        <w:r w:rsidR="003D1579" w:rsidRPr="00AA5B5F">
          <w:rPr>
            <w:rStyle w:val="aff1"/>
          </w:rPr>
          <w:t>11.1 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r w:rsidR="003D1579">
          <w:rPr>
            <w:webHidden/>
          </w:rPr>
          <w:tab/>
        </w:r>
        <w:r w:rsidR="003D1579">
          <w:rPr>
            <w:webHidden/>
          </w:rPr>
          <w:fldChar w:fldCharType="begin"/>
        </w:r>
        <w:r w:rsidR="003D1579">
          <w:rPr>
            <w:webHidden/>
          </w:rPr>
          <w:instrText xml:space="preserve"> PAGEREF _Toc121588480 \h </w:instrText>
        </w:r>
        <w:r w:rsidR="003D1579">
          <w:rPr>
            <w:webHidden/>
          </w:rPr>
        </w:r>
        <w:r w:rsidR="003D1579">
          <w:rPr>
            <w:webHidden/>
          </w:rPr>
          <w:fldChar w:fldCharType="separate"/>
        </w:r>
        <w:r w:rsidR="003D1579">
          <w:rPr>
            <w:webHidden/>
          </w:rPr>
          <w:t>93</w:t>
        </w:r>
        <w:r w:rsidR="003D1579">
          <w:rPr>
            <w:webHidden/>
          </w:rPr>
          <w:fldChar w:fldCharType="end"/>
        </w:r>
      </w:hyperlink>
    </w:p>
    <w:p w:rsidR="003D1579" w:rsidRDefault="00A06375">
      <w:pPr>
        <w:pStyle w:val="32"/>
        <w:rPr>
          <w:rFonts w:asciiTheme="minorHAnsi" w:eastAsiaTheme="minorEastAsia" w:hAnsiTheme="minorHAnsi" w:cstheme="minorBidi"/>
          <w:sz w:val="22"/>
          <w:lang w:eastAsia="ru-RU"/>
        </w:rPr>
      </w:pPr>
      <w:hyperlink w:anchor="_Toc121588481" w:history="1">
        <w:r w:rsidR="003D1579" w:rsidRPr="00AA5B5F">
          <w:rPr>
            <w:rStyle w:val="aff1"/>
          </w:rPr>
          <w:t>11.2 Описание структуры цен (тарифов), установленных на момент разработки схемы теплоснабжения</w:t>
        </w:r>
        <w:r w:rsidR="003D1579">
          <w:rPr>
            <w:webHidden/>
          </w:rPr>
          <w:tab/>
        </w:r>
        <w:r w:rsidR="003D1579">
          <w:rPr>
            <w:webHidden/>
          </w:rPr>
          <w:fldChar w:fldCharType="begin"/>
        </w:r>
        <w:r w:rsidR="003D1579">
          <w:rPr>
            <w:webHidden/>
          </w:rPr>
          <w:instrText xml:space="preserve"> PAGEREF _Toc121588481 \h </w:instrText>
        </w:r>
        <w:r w:rsidR="003D1579">
          <w:rPr>
            <w:webHidden/>
          </w:rPr>
        </w:r>
        <w:r w:rsidR="003D1579">
          <w:rPr>
            <w:webHidden/>
          </w:rPr>
          <w:fldChar w:fldCharType="separate"/>
        </w:r>
        <w:r w:rsidR="003D1579">
          <w:rPr>
            <w:webHidden/>
          </w:rPr>
          <w:t>96</w:t>
        </w:r>
        <w:r w:rsidR="003D1579">
          <w:rPr>
            <w:webHidden/>
          </w:rPr>
          <w:fldChar w:fldCharType="end"/>
        </w:r>
      </w:hyperlink>
    </w:p>
    <w:p w:rsidR="003D1579" w:rsidRDefault="00A06375">
      <w:pPr>
        <w:pStyle w:val="32"/>
        <w:rPr>
          <w:rFonts w:asciiTheme="minorHAnsi" w:eastAsiaTheme="minorEastAsia" w:hAnsiTheme="minorHAnsi" w:cstheme="minorBidi"/>
          <w:sz w:val="22"/>
          <w:lang w:eastAsia="ru-RU"/>
        </w:rPr>
      </w:pPr>
      <w:hyperlink w:anchor="_Toc121588482" w:history="1">
        <w:r w:rsidR="003D1579" w:rsidRPr="00AA5B5F">
          <w:rPr>
            <w:rStyle w:val="aff1"/>
            <w:lang w:eastAsia="ru-RU"/>
          </w:rPr>
          <w:t>11.3 Описание платы за подключение к системе теплоснабжения</w:t>
        </w:r>
        <w:r w:rsidR="003D1579">
          <w:rPr>
            <w:webHidden/>
          </w:rPr>
          <w:tab/>
        </w:r>
        <w:r w:rsidR="003D1579">
          <w:rPr>
            <w:webHidden/>
          </w:rPr>
          <w:fldChar w:fldCharType="begin"/>
        </w:r>
        <w:r w:rsidR="003D1579">
          <w:rPr>
            <w:webHidden/>
          </w:rPr>
          <w:instrText xml:space="preserve"> PAGEREF _Toc121588482 \h </w:instrText>
        </w:r>
        <w:r w:rsidR="003D1579">
          <w:rPr>
            <w:webHidden/>
          </w:rPr>
        </w:r>
        <w:r w:rsidR="003D1579">
          <w:rPr>
            <w:webHidden/>
          </w:rPr>
          <w:fldChar w:fldCharType="separate"/>
        </w:r>
        <w:r w:rsidR="003D1579">
          <w:rPr>
            <w:webHidden/>
          </w:rPr>
          <w:t>97</w:t>
        </w:r>
        <w:r w:rsidR="003D1579">
          <w:rPr>
            <w:webHidden/>
          </w:rPr>
          <w:fldChar w:fldCharType="end"/>
        </w:r>
      </w:hyperlink>
    </w:p>
    <w:p w:rsidR="003D1579" w:rsidRDefault="00A06375">
      <w:pPr>
        <w:pStyle w:val="32"/>
        <w:rPr>
          <w:rFonts w:asciiTheme="minorHAnsi" w:eastAsiaTheme="minorEastAsia" w:hAnsiTheme="minorHAnsi" w:cstheme="minorBidi"/>
          <w:sz w:val="22"/>
          <w:lang w:eastAsia="ru-RU"/>
        </w:rPr>
      </w:pPr>
      <w:hyperlink w:anchor="_Toc121588483" w:history="1">
        <w:r w:rsidR="003D1579" w:rsidRPr="00AA5B5F">
          <w:rPr>
            <w:rStyle w:val="aff1"/>
          </w:rPr>
          <w:t>11.4 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r w:rsidR="003D1579">
          <w:rPr>
            <w:webHidden/>
          </w:rPr>
          <w:tab/>
        </w:r>
        <w:r w:rsidR="003D1579">
          <w:rPr>
            <w:webHidden/>
          </w:rPr>
          <w:fldChar w:fldCharType="begin"/>
        </w:r>
        <w:r w:rsidR="003D1579">
          <w:rPr>
            <w:webHidden/>
          </w:rPr>
          <w:instrText xml:space="preserve"> PAGEREF _Toc121588483 \h </w:instrText>
        </w:r>
        <w:r w:rsidR="003D1579">
          <w:rPr>
            <w:webHidden/>
          </w:rPr>
        </w:r>
        <w:r w:rsidR="003D1579">
          <w:rPr>
            <w:webHidden/>
          </w:rPr>
          <w:fldChar w:fldCharType="separate"/>
        </w:r>
        <w:r w:rsidR="003D1579">
          <w:rPr>
            <w:webHidden/>
          </w:rPr>
          <w:t>99</w:t>
        </w:r>
        <w:r w:rsidR="003D1579">
          <w:rPr>
            <w:webHidden/>
          </w:rPr>
          <w:fldChar w:fldCharType="end"/>
        </w:r>
      </w:hyperlink>
    </w:p>
    <w:p w:rsidR="003D1579" w:rsidRDefault="00A06375">
      <w:pPr>
        <w:pStyle w:val="32"/>
        <w:rPr>
          <w:rFonts w:asciiTheme="minorHAnsi" w:eastAsiaTheme="minorEastAsia" w:hAnsiTheme="minorHAnsi" w:cstheme="minorBidi"/>
          <w:sz w:val="22"/>
          <w:lang w:eastAsia="ru-RU"/>
        </w:rPr>
      </w:pPr>
      <w:hyperlink w:anchor="_Toc121588484" w:history="1">
        <w:r w:rsidR="003D1579" w:rsidRPr="00AA5B5F">
          <w:rPr>
            <w:rStyle w:val="aff1"/>
          </w:rPr>
          <w:t>11.5 Изменения в утвержденных ценах (тарифах) в сфере теплоснабжения, устанавливаемых органами исполнительной власти субъекта Российской Федерации, зафиксированных за период, предшествующий разработке (актуализации) схемы теплоснабжения</w:t>
        </w:r>
        <w:r w:rsidR="003D1579">
          <w:rPr>
            <w:webHidden/>
          </w:rPr>
          <w:tab/>
        </w:r>
        <w:r w:rsidR="003D1579">
          <w:rPr>
            <w:webHidden/>
          </w:rPr>
          <w:fldChar w:fldCharType="begin"/>
        </w:r>
        <w:r w:rsidR="003D1579">
          <w:rPr>
            <w:webHidden/>
          </w:rPr>
          <w:instrText xml:space="preserve"> PAGEREF _Toc121588484 \h </w:instrText>
        </w:r>
        <w:r w:rsidR="003D1579">
          <w:rPr>
            <w:webHidden/>
          </w:rPr>
        </w:r>
        <w:r w:rsidR="003D1579">
          <w:rPr>
            <w:webHidden/>
          </w:rPr>
          <w:fldChar w:fldCharType="separate"/>
        </w:r>
        <w:r w:rsidR="003D1579">
          <w:rPr>
            <w:webHidden/>
          </w:rPr>
          <w:t>99</w:t>
        </w:r>
        <w:r w:rsidR="003D1579">
          <w:rPr>
            <w:webHidden/>
          </w:rPr>
          <w:fldChar w:fldCharType="end"/>
        </w:r>
      </w:hyperlink>
    </w:p>
    <w:p w:rsidR="003D1579" w:rsidRDefault="00A06375">
      <w:pPr>
        <w:pStyle w:val="23"/>
        <w:rPr>
          <w:rFonts w:asciiTheme="minorHAnsi" w:eastAsiaTheme="minorEastAsia" w:hAnsiTheme="minorHAnsi" w:cstheme="minorBidi"/>
          <w:noProof/>
          <w:sz w:val="22"/>
          <w:szCs w:val="22"/>
          <w:lang w:eastAsia="ru-RU"/>
        </w:rPr>
      </w:pPr>
      <w:hyperlink w:anchor="_Toc121588485" w:history="1">
        <w:r w:rsidR="003D1579" w:rsidRPr="00AA5B5F">
          <w:rPr>
            <w:rStyle w:val="aff1"/>
            <w:noProof/>
          </w:rPr>
          <w:t>Часть 12 Описание существующих технических и технологических проблем в системах теплоснабжения округа</w:t>
        </w:r>
        <w:r w:rsidR="003D1579">
          <w:rPr>
            <w:noProof/>
            <w:webHidden/>
          </w:rPr>
          <w:tab/>
        </w:r>
        <w:r w:rsidR="003D1579">
          <w:rPr>
            <w:noProof/>
            <w:webHidden/>
          </w:rPr>
          <w:fldChar w:fldCharType="begin"/>
        </w:r>
        <w:r w:rsidR="003D1579">
          <w:rPr>
            <w:noProof/>
            <w:webHidden/>
          </w:rPr>
          <w:instrText xml:space="preserve"> PAGEREF _Toc121588485 \h </w:instrText>
        </w:r>
        <w:r w:rsidR="003D1579">
          <w:rPr>
            <w:noProof/>
            <w:webHidden/>
          </w:rPr>
        </w:r>
        <w:r w:rsidR="003D1579">
          <w:rPr>
            <w:noProof/>
            <w:webHidden/>
          </w:rPr>
          <w:fldChar w:fldCharType="separate"/>
        </w:r>
        <w:r w:rsidR="003D1579">
          <w:rPr>
            <w:noProof/>
            <w:webHidden/>
          </w:rPr>
          <w:t>100</w:t>
        </w:r>
        <w:r w:rsidR="003D1579">
          <w:rPr>
            <w:noProof/>
            <w:webHidden/>
          </w:rPr>
          <w:fldChar w:fldCharType="end"/>
        </w:r>
      </w:hyperlink>
    </w:p>
    <w:p w:rsidR="003D1579" w:rsidRDefault="00A06375">
      <w:pPr>
        <w:pStyle w:val="32"/>
        <w:rPr>
          <w:rFonts w:asciiTheme="minorHAnsi" w:eastAsiaTheme="minorEastAsia" w:hAnsiTheme="minorHAnsi" w:cstheme="minorBidi"/>
          <w:sz w:val="22"/>
          <w:lang w:eastAsia="ru-RU"/>
        </w:rPr>
      </w:pPr>
      <w:hyperlink w:anchor="_Toc121588486" w:history="1">
        <w:r w:rsidR="003D1579" w:rsidRPr="00AA5B5F">
          <w:rPr>
            <w:rStyle w:val="aff1"/>
            <w:lang w:eastAsia="ru-RU"/>
          </w:rPr>
          <w:t>12.1 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sidR="003D1579">
          <w:rPr>
            <w:webHidden/>
          </w:rPr>
          <w:tab/>
        </w:r>
        <w:r w:rsidR="003D1579">
          <w:rPr>
            <w:webHidden/>
          </w:rPr>
          <w:fldChar w:fldCharType="begin"/>
        </w:r>
        <w:r w:rsidR="003D1579">
          <w:rPr>
            <w:webHidden/>
          </w:rPr>
          <w:instrText xml:space="preserve"> PAGEREF _Toc121588486 \h </w:instrText>
        </w:r>
        <w:r w:rsidR="003D1579">
          <w:rPr>
            <w:webHidden/>
          </w:rPr>
        </w:r>
        <w:r w:rsidR="003D1579">
          <w:rPr>
            <w:webHidden/>
          </w:rPr>
          <w:fldChar w:fldCharType="separate"/>
        </w:r>
        <w:r w:rsidR="003D1579">
          <w:rPr>
            <w:webHidden/>
          </w:rPr>
          <w:t>100</w:t>
        </w:r>
        <w:r w:rsidR="003D1579">
          <w:rPr>
            <w:webHidden/>
          </w:rPr>
          <w:fldChar w:fldCharType="end"/>
        </w:r>
      </w:hyperlink>
    </w:p>
    <w:p w:rsidR="003D1579" w:rsidRDefault="00A06375">
      <w:pPr>
        <w:pStyle w:val="32"/>
        <w:rPr>
          <w:rFonts w:asciiTheme="minorHAnsi" w:eastAsiaTheme="minorEastAsia" w:hAnsiTheme="minorHAnsi" w:cstheme="minorBidi"/>
          <w:sz w:val="22"/>
          <w:lang w:eastAsia="ru-RU"/>
        </w:rPr>
      </w:pPr>
      <w:hyperlink w:anchor="_Toc121588487" w:history="1">
        <w:r w:rsidR="003D1579" w:rsidRPr="00AA5B5F">
          <w:rPr>
            <w:rStyle w:val="aff1"/>
            <w:lang w:eastAsia="ru-RU"/>
          </w:rPr>
          <w:t>12.2 Описание существующих проблем организации надежного теплоснабжения округа (перечень причин, приводящих к снижению надежности теплоснабжения, включая проблемы в работе теплопотребляющих установок потребителей)</w:t>
        </w:r>
        <w:r w:rsidR="003D1579">
          <w:rPr>
            <w:webHidden/>
          </w:rPr>
          <w:tab/>
        </w:r>
        <w:r w:rsidR="003D1579">
          <w:rPr>
            <w:webHidden/>
          </w:rPr>
          <w:fldChar w:fldCharType="begin"/>
        </w:r>
        <w:r w:rsidR="003D1579">
          <w:rPr>
            <w:webHidden/>
          </w:rPr>
          <w:instrText xml:space="preserve"> PAGEREF _Toc121588487 \h </w:instrText>
        </w:r>
        <w:r w:rsidR="003D1579">
          <w:rPr>
            <w:webHidden/>
          </w:rPr>
        </w:r>
        <w:r w:rsidR="003D1579">
          <w:rPr>
            <w:webHidden/>
          </w:rPr>
          <w:fldChar w:fldCharType="separate"/>
        </w:r>
        <w:r w:rsidR="003D1579">
          <w:rPr>
            <w:webHidden/>
          </w:rPr>
          <w:t>100</w:t>
        </w:r>
        <w:r w:rsidR="003D1579">
          <w:rPr>
            <w:webHidden/>
          </w:rPr>
          <w:fldChar w:fldCharType="end"/>
        </w:r>
      </w:hyperlink>
    </w:p>
    <w:p w:rsidR="003D1579" w:rsidRDefault="00A06375">
      <w:pPr>
        <w:pStyle w:val="32"/>
        <w:rPr>
          <w:rFonts w:asciiTheme="minorHAnsi" w:eastAsiaTheme="minorEastAsia" w:hAnsiTheme="minorHAnsi" w:cstheme="minorBidi"/>
          <w:sz w:val="22"/>
          <w:lang w:eastAsia="ru-RU"/>
        </w:rPr>
      </w:pPr>
      <w:hyperlink w:anchor="_Toc121588488" w:history="1">
        <w:r w:rsidR="003D1579" w:rsidRPr="00AA5B5F">
          <w:rPr>
            <w:rStyle w:val="aff1"/>
            <w:lang w:eastAsia="ru-RU"/>
          </w:rPr>
          <w:t>12.3 Описание существующих проблем развития систем теплоснабжения</w:t>
        </w:r>
        <w:r w:rsidR="003D1579">
          <w:rPr>
            <w:webHidden/>
          </w:rPr>
          <w:tab/>
        </w:r>
        <w:r w:rsidR="003D1579">
          <w:rPr>
            <w:webHidden/>
          </w:rPr>
          <w:fldChar w:fldCharType="begin"/>
        </w:r>
        <w:r w:rsidR="003D1579">
          <w:rPr>
            <w:webHidden/>
          </w:rPr>
          <w:instrText xml:space="preserve"> PAGEREF _Toc121588488 \h </w:instrText>
        </w:r>
        <w:r w:rsidR="003D1579">
          <w:rPr>
            <w:webHidden/>
          </w:rPr>
        </w:r>
        <w:r w:rsidR="003D1579">
          <w:rPr>
            <w:webHidden/>
          </w:rPr>
          <w:fldChar w:fldCharType="separate"/>
        </w:r>
        <w:r w:rsidR="003D1579">
          <w:rPr>
            <w:webHidden/>
          </w:rPr>
          <w:t>100</w:t>
        </w:r>
        <w:r w:rsidR="003D1579">
          <w:rPr>
            <w:webHidden/>
          </w:rPr>
          <w:fldChar w:fldCharType="end"/>
        </w:r>
      </w:hyperlink>
    </w:p>
    <w:p w:rsidR="003D1579" w:rsidRDefault="00A06375">
      <w:pPr>
        <w:pStyle w:val="32"/>
        <w:rPr>
          <w:rFonts w:asciiTheme="minorHAnsi" w:eastAsiaTheme="minorEastAsia" w:hAnsiTheme="minorHAnsi" w:cstheme="minorBidi"/>
          <w:sz w:val="22"/>
          <w:lang w:eastAsia="ru-RU"/>
        </w:rPr>
      </w:pPr>
      <w:hyperlink w:anchor="_Toc121588489" w:history="1">
        <w:r w:rsidR="003D1579" w:rsidRPr="00AA5B5F">
          <w:rPr>
            <w:rStyle w:val="aff1"/>
            <w:lang w:eastAsia="ru-RU"/>
          </w:rPr>
          <w:t>12.4 Описание существующих проблем надежного и эффективного снабжения топливом действующих систем теплоснабжения</w:t>
        </w:r>
        <w:r w:rsidR="003D1579">
          <w:rPr>
            <w:webHidden/>
          </w:rPr>
          <w:tab/>
        </w:r>
        <w:r w:rsidR="003D1579">
          <w:rPr>
            <w:webHidden/>
          </w:rPr>
          <w:fldChar w:fldCharType="begin"/>
        </w:r>
        <w:r w:rsidR="003D1579">
          <w:rPr>
            <w:webHidden/>
          </w:rPr>
          <w:instrText xml:space="preserve"> PAGEREF _Toc121588489 \h </w:instrText>
        </w:r>
        <w:r w:rsidR="003D1579">
          <w:rPr>
            <w:webHidden/>
          </w:rPr>
        </w:r>
        <w:r w:rsidR="003D1579">
          <w:rPr>
            <w:webHidden/>
          </w:rPr>
          <w:fldChar w:fldCharType="separate"/>
        </w:r>
        <w:r w:rsidR="003D1579">
          <w:rPr>
            <w:webHidden/>
          </w:rPr>
          <w:t>100</w:t>
        </w:r>
        <w:r w:rsidR="003D1579">
          <w:rPr>
            <w:webHidden/>
          </w:rPr>
          <w:fldChar w:fldCharType="end"/>
        </w:r>
      </w:hyperlink>
    </w:p>
    <w:p w:rsidR="003D1579" w:rsidRDefault="00A06375">
      <w:pPr>
        <w:pStyle w:val="32"/>
        <w:rPr>
          <w:rFonts w:asciiTheme="minorHAnsi" w:eastAsiaTheme="minorEastAsia" w:hAnsiTheme="minorHAnsi" w:cstheme="minorBidi"/>
          <w:sz w:val="22"/>
          <w:lang w:eastAsia="ru-RU"/>
        </w:rPr>
      </w:pPr>
      <w:hyperlink w:anchor="_Toc121588490" w:history="1">
        <w:r w:rsidR="003D1579" w:rsidRPr="00AA5B5F">
          <w:rPr>
            <w:rStyle w:val="aff1"/>
            <w:lang w:eastAsia="ru-RU"/>
          </w:rPr>
          <w:t>12.5 Анализ предписаний надзорных органов об устранении нарушений, влияющих на безопасность и надежность системы теплоснабжения</w:t>
        </w:r>
        <w:r w:rsidR="003D1579">
          <w:rPr>
            <w:webHidden/>
          </w:rPr>
          <w:tab/>
        </w:r>
        <w:r w:rsidR="003D1579">
          <w:rPr>
            <w:webHidden/>
          </w:rPr>
          <w:fldChar w:fldCharType="begin"/>
        </w:r>
        <w:r w:rsidR="003D1579">
          <w:rPr>
            <w:webHidden/>
          </w:rPr>
          <w:instrText xml:space="preserve"> PAGEREF _Toc121588490 \h </w:instrText>
        </w:r>
        <w:r w:rsidR="003D1579">
          <w:rPr>
            <w:webHidden/>
          </w:rPr>
        </w:r>
        <w:r w:rsidR="003D1579">
          <w:rPr>
            <w:webHidden/>
          </w:rPr>
          <w:fldChar w:fldCharType="separate"/>
        </w:r>
        <w:r w:rsidR="003D1579">
          <w:rPr>
            <w:webHidden/>
          </w:rPr>
          <w:t>100</w:t>
        </w:r>
        <w:r w:rsidR="003D1579">
          <w:rPr>
            <w:webHidden/>
          </w:rPr>
          <w:fldChar w:fldCharType="end"/>
        </w:r>
      </w:hyperlink>
    </w:p>
    <w:p w:rsidR="003D1579" w:rsidRDefault="00A06375">
      <w:pPr>
        <w:pStyle w:val="32"/>
        <w:rPr>
          <w:rFonts w:asciiTheme="minorHAnsi" w:eastAsiaTheme="minorEastAsia" w:hAnsiTheme="minorHAnsi" w:cstheme="minorBidi"/>
          <w:sz w:val="22"/>
          <w:lang w:eastAsia="ru-RU"/>
        </w:rPr>
      </w:pPr>
      <w:hyperlink w:anchor="_Toc121588491" w:history="1">
        <w:r w:rsidR="003D1579" w:rsidRPr="00AA5B5F">
          <w:rPr>
            <w:rStyle w:val="aff1"/>
          </w:rPr>
          <w:t>12.6 Изменения технических и технологических проблем в системах теплоснабжения округа, произошедших в период, предшествующий разработке (актуализации) схемы теплоснабжения</w:t>
        </w:r>
        <w:r w:rsidR="003D1579">
          <w:rPr>
            <w:webHidden/>
          </w:rPr>
          <w:tab/>
        </w:r>
        <w:r w:rsidR="003D1579">
          <w:rPr>
            <w:webHidden/>
          </w:rPr>
          <w:fldChar w:fldCharType="begin"/>
        </w:r>
        <w:r w:rsidR="003D1579">
          <w:rPr>
            <w:webHidden/>
          </w:rPr>
          <w:instrText xml:space="preserve"> PAGEREF _Toc121588491 \h </w:instrText>
        </w:r>
        <w:r w:rsidR="003D1579">
          <w:rPr>
            <w:webHidden/>
          </w:rPr>
        </w:r>
        <w:r w:rsidR="003D1579">
          <w:rPr>
            <w:webHidden/>
          </w:rPr>
          <w:fldChar w:fldCharType="separate"/>
        </w:r>
        <w:r w:rsidR="003D1579">
          <w:rPr>
            <w:webHidden/>
          </w:rPr>
          <w:t>100</w:t>
        </w:r>
        <w:r w:rsidR="003D1579">
          <w:rPr>
            <w:webHidden/>
          </w:rPr>
          <w:fldChar w:fldCharType="end"/>
        </w:r>
      </w:hyperlink>
    </w:p>
    <w:p w:rsidR="003D1579" w:rsidRDefault="00A06375">
      <w:pPr>
        <w:pStyle w:val="14"/>
        <w:rPr>
          <w:rFonts w:asciiTheme="minorHAnsi" w:eastAsiaTheme="minorEastAsia" w:hAnsiTheme="minorHAnsi" w:cstheme="minorBidi"/>
          <w:sz w:val="22"/>
          <w:szCs w:val="22"/>
          <w:lang w:eastAsia="ru-RU"/>
        </w:rPr>
      </w:pPr>
      <w:hyperlink w:anchor="_Toc121588492" w:history="1">
        <w:r w:rsidR="003D1579" w:rsidRPr="00AA5B5F">
          <w:rPr>
            <w:rStyle w:val="aff1"/>
          </w:rPr>
          <w:t>ГЛАВА 2 Существующее и перспективное потребление тепловой энергии на цели теплоснабжения</w:t>
        </w:r>
        <w:r w:rsidR="003D1579">
          <w:rPr>
            <w:webHidden/>
          </w:rPr>
          <w:tab/>
        </w:r>
        <w:r w:rsidR="003D1579">
          <w:rPr>
            <w:webHidden/>
          </w:rPr>
          <w:fldChar w:fldCharType="begin"/>
        </w:r>
        <w:r w:rsidR="003D1579">
          <w:rPr>
            <w:webHidden/>
          </w:rPr>
          <w:instrText xml:space="preserve"> PAGEREF _Toc121588492 \h </w:instrText>
        </w:r>
        <w:r w:rsidR="003D1579">
          <w:rPr>
            <w:webHidden/>
          </w:rPr>
        </w:r>
        <w:r w:rsidR="003D1579">
          <w:rPr>
            <w:webHidden/>
          </w:rPr>
          <w:fldChar w:fldCharType="separate"/>
        </w:r>
        <w:r w:rsidR="003D1579">
          <w:rPr>
            <w:webHidden/>
          </w:rPr>
          <w:t>102</w:t>
        </w:r>
        <w:r w:rsidR="003D1579">
          <w:rPr>
            <w:webHidden/>
          </w:rPr>
          <w:fldChar w:fldCharType="end"/>
        </w:r>
      </w:hyperlink>
    </w:p>
    <w:p w:rsidR="003D1579" w:rsidRDefault="00A06375">
      <w:pPr>
        <w:pStyle w:val="23"/>
        <w:rPr>
          <w:rFonts w:asciiTheme="minorHAnsi" w:eastAsiaTheme="minorEastAsia" w:hAnsiTheme="minorHAnsi" w:cstheme="minorBidi"/>
          <w:noProof/>
          <w:sz w:val="22"/>
          <w:szCs w:val="22"/>
          <w:lang w:eastAsia="ru-RU"/>
        </w:rPr>
      </w:pPr>
      <w:hyperlink w:anchor="_Toc121588493" w:history="1">
        <w:r w:rsidR="003D1579" w:rsidRPr="00AA5B5F">
          <w:rPr>
            <w:rStyle w:val="aff1"/>
            <w:noProof/>
            <w:lang w:eastAsia="ru-RU"/>
          </w:rPr>
          <w:t>2.1 Данные базового уровня потребления тепла на цели теплоснабжения</w:t>
        </w:r>
        <w:r w:rsidR="003D1579">
          <w:rPr>
            <w:noProof/>
            <w:webHidden/>
          </w:rPr>
          <w:tab/>
        </w:r>
        <w:r w:rsidR="003D1579">
          <w:rPr>
            <w:noProof/>
            <w:webHidden/>
          </w:rPr>
          <w:fldChar w:fldCharType="begin"/>
        </w:r>
        <w:r w:rsidR="003D1579">
          <w:rPr>
            <w:noProof/>
            <w:webHidden/>
          </w:rPr>
          <w:instrText xml:space="preserve"> PAGEREF _Toc121588493 \h </w:instrText>
        </w:r>
        <w:r w:rsidR="003D1579">
          <w:rPr>
            <w:noProof/>
            <w:webHidden/>
          </w:rPr>
        </w:r>
        <w:r w:rsidR="003D1579">
          <w:rPr>
            <w:noProof/>
            <w:webHidden/>
          </w:rPr>
          <w:fldChar w:fldCharType="separate"/>
        </w:r>
        <w:r w:rsidR="003D1579">
          <w:rPr>
            <w:noProof/>
            <w:webHidden/>
          </w:rPr>
          <w:t>102</w:t>
        </w:r>
        <w:r w:rsidR="003D1579">
          <w:rPr>
            <w:noProof/>
            <w:webHidden/>
          </w:rPr>
          <w:fldChar w:fldCharType="end"/>
        </w:r>
      </w:hyperlink>
    </w:p>
    <w:p w:rsidR="003D1579" w:rsidRDefault="00A06375">
      <w:pPr>
        <w:pStyle w:val="23"/>
        <w:rPr>
          <w:rFonts w:asciiTheme="minorHAnsi" w:eastAsiaTheme="minorEastAsia" w:hAnsiTheme="minorHAnsi" w:cstheme="minorBidi"/>
          <w:noProof/>
          <w:sz w:val="22"/>
          <w:szCs w:val="22"/>
          <w:lang w:eastAsia="ru-RU"/>
        </w:rPr>
      </w:pPr>
      <w:hyperlink w:anchor="_Toc121588494" w:history="1">
        <w:r w:rsidR="003D1579" w:rsidRPr="00AA5B5F">
          <w:rPr>
            <w:rStyle w:val="aff1"/>
            <w:noProof/>
            <w:lang w:eastAsia="ru-RU"/>
          </w:rPr>
          <w:t>2.2 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r w:rsidR="003D1579">
          <w:rPr>
            <w:noProof/>
            <w:webHidden/>
          </w:rPr>
          <w:tab/>
        </w:r>
        <w:r w:rsidR="003D1579">
          <w:rPr>
            <w:noProof/>
            <w:webHidden/>
          </w:rPr>
          <w:fldChar w:fldCharType="begin"/>
        </w:r>
        <w:r w:rsidR="003D1579">
          <w:rPr>
            <w:noProof/>
            <w:webHidden/>
          </w:rPr>
          <w:instrText xml:space="preserve"> PAGEREF _Toc121588494 \h </w:instrText>
        </w:r>
        <w:r w:rsidR="003D1579">
          <w:rPr>
            <w:noProof/>
            <w:webHidden/>
          </w:rPr>
        </w:r>
        <w:r w:rsidR="003D1579">
          <w:rPr>
            <w:noProof/>
            <w:webHidden/>
          </w:rPr>
          <w:fldChar w:fldCharType="separate"/>
        </w:r>
        <w:r w:rsidR="003D1579">
          <w:rPr>
            <w:noProof/>
            <w:webHidden/>
          </w:rPr>
          <w:t>102</w:t>
        </w:r>
        <w:r w:rsidR="003D1579">
          <w:rPr>
            <w:noProof/>
            <w:webHidden/>
          </w:rPr>
          <w:fldChar w:fldCharType="end"/>
        </w:r>
      </w:hyperlink>
    </w:p>
    <w:p w:rsidR="003D1579" w:rsidRDefault="00A06375">
      <w:pPr>
        <w:pStyle w:val="23"/>
        <w:rPr>
          <w:rFonts w:asciiTheme="minorHAnsi" w:eastAsiaTheme="minorEastAsia" w:hAnsiTheme="minorHAnsi" w:cstheme="minorBidi"/>
          <w:noProof/>
          <w:sz w:val="22"/>
          <w:szCs w:val="22"/>
          <w:lang w:eastAsia="ru-RU"/>
        </w:rPr>
      </w:pPr>
      <w:hyperlink w:anchor="_Toc121588495" w:history="1">
        <w:r w:rsidR="003D1579" w:rsidRPr="00AA5B5F">
          <w:rPr>
            <w:rStyle w:val="aff1"/>
            <w:noProof/>
            <w:lang w:eastAsia="ru-RU"/>
          </w:rPr>
          <w:t>2.3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r w:rsidR="003D1579">
          <w:rPr>
            <w:noProof/>
            <w:webHidden/>
          </w:rPr>
          <w:tab/>
        </w:r>
        <w:r w:rsidR="003D1579">
          <w:rPr>
            <w:noProof/>
            <w:webHidden/>
          </w:rPr>
          <w:fldChar w:fldCharType="begin"/>
        </w:r>
        <w:r w:rsidR="003D1579">
          <w:rPr>
            <w:noProof/>
            <w:webHidden/>
          </w:rPr>
          <w:instrText xml:space="preserve"> PAGEREF _Toc121588495 \h </w:instrText>
        </w:r>
        <w:r w:rsidR="003D1579">
          <w:rPr>
            <w:noProof/>
            <w:webHidden/>
          </w:rPr>
        </w:r>
        <w:r w:rsidR="003D1579">
          <w:rPr>
            <w:noProof/>
            <w:webHidden/>
          </w:rPr>
          <w:fldChar w:fldCharType="separate"/>
        </w:r>
        <w:r w:rsidR="003D1579">
          <w:rPr>
            <w:noProof/>
            <w:webHidden/>
          </w:rPr>
          <w:t>106</w:t>
        </w:r>
        <w:r w:rsidR="003D1579">
          <w:rPr>
            <w:noProof/>
            <w:webHidden/>
          </w:rPr>
          <w:fldChar w:fldCharType="end"/>
        </w:r>
      </w:hyperlink>
    </w:p>
    <w:p w:rsidR="003D1579" w:rsidRDefault="00A06375">
      <w:pPr>
        <w:pStyle w:val="23"/>
        <w:rPr>
          <w:rFonts w:asciiTheme="minorHAnsi" w:eastAsiaTheme="minorEastAsia" w:hAnsiTheme="minorHAnsi" w:cstheme="minorBidi"/>
          <w:noProof/>
          <w:sz w:val="22"/>
          <w:szCs w:val="22"/>
          <w:lang w:eastAsia="ru-RU"/>
        </w:rPr>
      </w:pPr>
      <w:hyperlink w:anchor="_Toc121588496" w:history="1">
        <w:r w:rsidR="003D1579" w:rsidRPr="00AA5B5F">
          <w:rPr>
            <w:rStyle w:val="aff1"/>
            <w:noProof/>
          </w:rPr>
          <w:t>2.4 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sidR="003D1579">
          <w:rPr>
            <w:noProof/>
            <w:webHidden/>
          </w:rPr>
          <w:tab/>
        </w:r>
        <w:r w:rsidR="003D1579">
          <w:rPr>
            <w:noProof/>
            <w:webHidden/>
          </w:rPr>
          <w:fldChar w:fldCharType="begin"/>
        </w:r>
        <w:r w:rsidR="003D1579">
          <w:rPr>
            <w:noProof/>
            <w:webHidden/>
          </w:rPr>
          <w:instrText xml:space="preserve"> PAGEREF _Toc121588496 \h </w:instrText>
        </w:r>
        <w:r w:rsidR="003D1579">
          <w:rPr>
            <w:noProof/>
            <w:webHidden/>
          </w:rPr>
        </w:r>
        <w:r w:rsidR="003D1579">
          <w:rPr>
            <w:noProof/>
            <w:webHidden/>
          </w:rPr>
          <w:fldChar w:fldCharType="separate"/>
        </w:r>
        <w:r w:rsidR="003D1579">
          <w:rPr>
            <w:noProof/>
            <w:webHidden/>
          </w:rPr>
          <w:t>108</w:t>
        </w:r>
        <w:r w:rsidR="003D1579">
          <w:rPr>
            <w:noProof/>
            <w:webHidden/>
          </w:rPr>
          <w:fldChar w:fldCharType="end"/>
        </w:r>
      </w:hyperlink>
    </w:p>
    <w:p w:rsidR="003D1579" w:rsidRDefault="00A06375">
      <w:pPr>
        <w:pStyle w:val="23"/>
        <w:rPr>
          <w:rFonts w:asciiTheme="minorHAnsi" w:eastAsiaTheme="minorEastAsia" w:hAnsiTheme="minorHAnsi" w:cstheme="minorBidi"/>
          <w:noProof/>
          <w:sz w:val="22"/>
          <w:szCs w:val="22"/>
          <w:lang w:eastAsia="ru-RU"/>
        </w:rPr>
      </w:pPr>
      <w:hyperlink w:anchor="_Toc121588497" w:history="1">
        <w:r w:rsidR="003D1579" w:rsidRPr="00AA5B5F">
          <w:rPr>
            <w:rStyle w:val="aff1"/>
            <w:noProof/>
            <w:lang w:eastAsia="ru-RU"/>
          </w:rPr>
          <w:t>2.5 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r w:rsidR="003D1579">
          <w:rPr>
            <w:noProof/>
            <w:webHidden/>
          </w:rPr>
          <w:tab/>
        </w:r>
        <w:r w:rsidR="003D1579">
          <w:rPr>
            <w:noProof/>
            <w:webHidden/>
          </w:rPr>
          <w:fldChar w:fldCharType="begin"/>
        </w:r>
        <w:r w:rsidR="003D1579">
          <w:rPr>
            <w:noProof/>
            <w:webHidden/>
          </w:rPr>
          <w:instrText xml:space="preserve"> PAGEREF _Toc121588497 \h </w:instrText>
        </w:r>
        <w:r w:rsidR="003D1579">
          <w:rPr>
            <w:noProof/>
            <w:webHidden/>
          </w:rPr>
        </w:r>
        <w:r w:rsidR="003D1579">
          <w:rPr>
            <w:noProof/>
            <w:webHidden/>
          </w:rPr>
          <w:fldChar w:fldCharType="separate"/>
        </w:r>
        <w:r w:rsidR="003D1579">
          <w:rPr>
            <w:noProof/>
            <w:webHidden/>
          </w:rPr>
          <w:t>110</w:t>
        </w:r>
        <w:r w:rsidR="003D1579">
          <w:rPr>
            <w:noProof/>
            <w:webHidden/>
          </w:rPr>
          <w:fldChar w:fldCharType="end"/>
        </w:r>
      </w:hyperlink>
    </w:p>
    <w:p w:rsidR="003D1579" w:rsidRDefault="00A06375">
      <w:pPr>
        <w:pStyle w:val="23"/>
        <w:rPr>
          <w:rFonts w:asciiTheme="minorHAnsi" w:eastAsiaTheme="minorEastAsia" w:hAnsiTheme="minorHAnsi" w:cstheme="minorBidi"/>
          <w:noProof/>
          <w:sz w:val="22"/>
          <w:szCs w:val="22"/>
          <w:lang w:eastAsia="ru-RU"/>
        </w:rPr>
      </w:pPr>
      <w:hyperlink w:anchor="_Toc121588498" w:history="1">
        <w:r w:rsidR="003D1579" w:rsidRPr="00AA5B5F">
          <w:rPr>
            <w:rStyle w:val="aff1"/>
            <w:noProof/>
            <w:lang w:eastAsia="ru-RU"/>
          </w:rPr>
          <w:t>2.6 Прогнозы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r w:rsidR="003D1579">
          <w:rPr>
            <w:noProof/>
            <w:webHidden/>
          </w:rPr>
          <w:tab/>
        </w:r>
        <w:r w:rsidR="003D1579">
          <w:rPr>
            <w:noProof/>
            <w:webHidden/>
          </w:rPr>
          <w:fldChar w:fldCharType="begin"/>
        </w:r>
        <w:r w:rsidR="003D1579">
          <w:rPr>
            <w:noProof/>
            <w:webHidden/>
          </w:rPr>
          <w:instrText xml:space="preserve"> PAGEREF _Toc121588498 \h </w:instrText>
        </w:r>
        <w:r w:rsidR="003D1579">
          <w:rPr>
            <w:noProof/>
            <w:webHidden/>
          </w:rPr>
        </w:r>
        <w:r w:rsidR="003D1579">
          <w:rPr>
            <w:noProof/>
            <w:webHidden/>
          </w:rPr>
          <w:fldChar w:fldCharType="separate"/>
        </w:r>
        <w:r w:rsidR="003D1579">
          <w:rPr>
            <w:noProof/>
            <w:webHidden/>
          </w:rPr>
          <w:t>111</w:t>
        </w:r>
        <w:r w:rsidR="003D1579">
          <w:rPr>
            <w:noProof/>
            <w:webHidden/>
          </w:rPr>
          <w:fldChar w:fldCharType="end"/>
        </w:r>
      </w:hyperlink>
    </w:p>
    <w:p w:rsidR="003D1579" w:rsidRDefault="00A06375">
      <w:pPr>
        <w:pStyle w:val="23"/>
        <w:rPr>
          <w:rFonts w:asciiTheme="minorHAnsi" w:eastAsiaTheme="minorEastAsia" w:hAnsiTheme="minorHAnsi" w:cstheme="minorBidi"/>
          <w:noProof/>
          <w:sz w:val="22"/>
          <w:szCs w:val="22"/>
          <w:lang w:eastAsia="ru-RU"/>
        </w:rPr>
      </w:pPr>
      <w:hyperlink w:anchor="_Toc121588499" w:history="1">
        <w:r w:rsidR="003D1579" w:rsidRPr="00AA5B5F">
          <w:rPr>
            <w:rStyle w:val="aff1"/>
            <w:rFonts w:eastAsia="Microsoft YaHei"/>
            <w:noProof/>
          </w:rPr>
          <w:t>2.7 Состав изменений выполненных в доработанной и (или) актуализированной схеме теплоснабжения</w:t>
        </w:r>
        <w:r w:rsidR="003D1579">
          <w:rPr>
            <w:noProof/>
            <w:webHidden/>
          </w:rPr>
          <w:tab/>
        </w:r>
        <w:r w:rsidR="003D1579">
          <w:rPr>
            <w:noProof/>
            <w:webHidden/>
          </w:rPr>
          <w:fldChar w:fldCharType="begin"/>
        </w:r>
        <w:r w:rsidR="003D1579">
          <w:rPr>
            <w:noProof/>
            <w:webHidden/>
          </w:rPr>
          <w:instrText xml:space="preserve"> PAGEREF _Toc121588499 \h </w:instrText>
        </w:r>
        <w:r w:rsidR="003D1579">
          <w:rPr>
            <w:noProof/>
            <w:webHidden/>
          </w:rPr>
        </w:r>
        <w:r w:rsidR="003D1579">
          <w:rPr>
            <w:noProof/>
            <w:webHidden/>
          </w:rPr>
          <w:fldChar w:fldCharType="separate"/>
        </w:r>
        <w:r w:rsidR="003D1579">
          <w:rPr>
            <w:noProof/>
            <w:webHidden/>
          </w:rPr>
          <w:t>111</w:t>
        </w:r>
        <w:r w:rsidR="003D1579">
          <w:rPr>
            <w:noProof/>
            <w:webHidden/>
          </w:rPr>
          <w:fldChar w:fldCharType="end"/>
        </w:r>
      </w:hyperlink>
    </w:p>
    <w:p w:rsidR="003D1579" w:rsidRDefault="00A06375">
      <w:pPr>
        <w:pStyle w:val="14"/>
        <w:rPr>
          <w:rFonts w:asciiTheme="minorHAnsi" w:eastAsiaTheme="minorEastAsia" w:hAnsiTheme="minorHAnsi" w:cstheme="minorBidi"/>
          <w:sz w:val="22"/>
          <w:szCs w:val="22"/>
          <w:lang w:eastAsia="ru-RU"/>
        </w:rPr>
      </w:pPr>
      <w:hyperlink w:anchor="_Toc121588500" w:history="1">
        <w:r w:rsidR="003D1579" w:rsidRPr="00AA5B5F">
          <w:rPr>
            <w:rStyle w:val="aff1"/>
          </w:rPr>
          <w:t>ГЛАВА 3 Электронная модель системы теплоснабжения округа</w:t>
        </w:r>
        <w:r w:rsidR="003D1579">
          <w:rPr>
            <w:webHidden/>
          </w:rPr>
          <w:tab/>
        </w:r>
        <w:r w:rsidR="003D1579">
          <w:rPr>
            <w:webHidden/>
          </w:rPr>
          <w:fldChar w:fldCharType="begin"/>
        </w:r>
        <w:r w:rsidR="003D1579">
          <w:rPr>
            <w:webHidden/>
          </w:rPr>
          <w:instrText xml:space="preserve"> PAGEREF _Toc121588500 \h </w:instrText>
        </w:r>
        <w:r w:rsidR="003D1579">
          <w:rPr>
            <w:webHidden/>
          </w:rPr>
        </w:r>
        <w:r w:rsidR="003D1579">
          <w:rPr>
            <w:webHidden/>
          </w:rPr>
          <w:fldChar w:fldCharType="separate"/>
        </w:r>
        <w:r w:rsidR="003D1579">
          <w:rPr>
            <w:webHidden/>
          </w:rPr>
          <w:t>112</w:t>
        </w:r>
        <w:r w:rsidR="003D1579">
          <w:rPr>
            <w:webHidden/>
          </w:rPr>
          <w:fldChar w:fldCharType="end"/>
        </w:r>
      </w:hyperlink>
    </w:p>
    <w:p w:rsidR="003D1579" w:rsidRDefault="00A06375">
      <w:pPr>
        <w:pStyle w:val="23"/>
        <w:rPr>
          <w:rFonts w:asciiTheme="minorHAnsi" w:eastAsiaTheme="minorEastAsia" w:hAnsiTheme="minorHAnsi" w:cstheme="minorBidi"/>
          <w:noProof/>
          <w:sz w:val="22"/>
          <w:szCs w:val="22"/>
          <w:lang w:eastAsia="ru-RU"/>
        </w:rPr>
      </w:pPr>
      <w:hyperlink w:anchor="_Toc121588501" w:history="1">
        <w:r w:rsidR="003D1579" w:rsidRPr="00AA5B5F">
          <w:rPr>
            <w:rStyle w:val="aff1"/>
            <w:noProof/>
            <w:lang w:eastAsia="ru-RU"/>
          </w:rPr>
          <w:t>3.1 Графическое представление объектов системы теплоснабжения с привязкой к топографической основе города и с полным топологическим описанием связности объектов</w:t>
        </w:r>
        <w:r w:rsidR="003D1579">
          <w:rPr>
            <w:noProof/>
            <w:webHidden/>
          </w:rPr>
          <w:tab/>
        </w:r>
        <w:r w:rsidR="003D1579">
          <w:rPr>
            <w:noProof/>
            <w:webHidden/>
          </w:rPr>
          <w:fldChar w:fldCharType="begin"/>
        </w:r>
        <w:r w:rsidR="003D1579">
          <w:rPr>
            <w:noProof/>
            <w:webHidden/>
          </w:rPr>
          <w:instrText xml:space="preserve"> PAGEREF _Toc121588501 \h </w:instrText>
        </w:r>
        <w:r w:rsidR="003D1579">
          <w:rPr>
            <w:noProof/>
            <w:webHidden/>
          </w:rPr>
        </w:r>
        <w:r w:rsidR="003D1579">
          <w:rPr>
            <w:noProof/>
            <w:webHidden/>
          </w:rPr>
          <w:fldChar w:fldCharType="separate"/>
        </w:r>
        <w:r w:rsidR="003D1579">
          <w:rPr>
            <w:noProof/>
            <w:webHidden/>
          </w:rPr>
          <w:t>112</w:t>
        </w:r>
        <w:r w:rsidR="003D1579">
          <w:rPr>
            <w:noProof/>
            <w:webHidden/>
          </w:rPr>
          <w:fldChar w:fldCharType="end"/>
        </w:r>
      </w:hyperlink>
    </w:p>
    <w:p w:rsidR="003D1579" w:rsidRDefault="00A06375">
      <w:pPr>
        <w:pStyle w:val="23"/>
        <w:rPr>
          <w:rFonts w:asciiTheme="minorHAnsi" w:eastAsiaTheme="minorEastAsia" w:hAnsiTheme="minorHAnsi" w:cstheme="minorBidi"/>
          <w:noProof/>
          <w:sz w:val="22"/>
          <w:szCs w:val="22"/>
          <w:lang w:eastAsia="ru-RU"/>
        </w:rPr>
      </w:pPr>
      <w:hyperlink w:anchor="_Toc121588502" w:history="1">
        <w:r w:rsidR="003D1579" w:rsidRPr="00AA5B5F">
          <w:rPr>
            <w:rStyle w:val="aff1"/>
            <w:noProof/>
            <w:lang w:eastAsia="ru-RU"/>
          </w:rPr>
          <w:t>3.2 Паспортизация объектов системы теплоснабжения;</w:t>
        </w:r>
        <w:r w:rsidR="003D1579">
          <w:rPr>
            <w:noProof/>
            <w:webHidden/>
          </w:rPr>
          <w:tab/>
        </w:r>
        <w:r w:rsidR="003D1579">
          <w:rPr>
            <w:noProof/>
            <w:webHidden/>
          </w:rPr>
          <w:fldChar w:fldCharType="begin"/>
        </w:r>
        <w:r w:rsidR="003D1579">
          <w:rPr>
            <w:noProof/>
            <w:webHidden/>
          </w:rPr>
          <w:instrText xml:space="preserve"> PAGEREF _Toc121588502 \h </w:instrText>
        </w:r>
        <w:r w:rsidR="003D1579">
          <w:rPr>
            <w:noProof/>
            <w:webHidden/>
          </w:rPr>
        </w:r>
        <w:r w:rsidR="003D1579">
          <w:rPr>
            <w:noProof/>
            <w:webHidden/>
          </w:rPr>
          <w:fldChar w:fldCharType="separate"/>
        </w:r>
        <w:r w:rsidR="003D1579">
          <w:rPr>
            <w:noProof/>
            <w:webHidden/>
          </w:rPr>
          <w:t>113</w:t>
        </w:r>
        <w:r w:rsidR="003D1579">
          <w:rPr>
            <w:noProof/>
            <w:webHidden/>
          </w:rPr>
          <w:fldChar w:fldCharType="end"/>
        </w:r>
      </w:hyperlink>
    </w:p>
    <w:p w:rsidR="003D1579" w:rsidRDefault="00A06375">
      <w:pPr>
        <w:pStyle w:val="23"/>
        <w:rPr>
          <w:rFonts w:asciiTheme="minorHAnsi" w:eastAsiaTheme="minorEastAsia" w:hAnsiTheme="minorHAnsi" w:cstheme="minorBidi"/>
          <w:noProof/>
          <w:sz w:val="22"/>
          <w:szCs w:val="22"/>
          <w:lang w:eastAsia="ru-RU"/>
        </w:rPr>
      </w:pPr>
      <w:hyperlink w:anchor="_Toc121588503" w:history="1">
        <w:r w:rsidR="003D1579" w:rsidRPr="00AA5B5F">
          <w:rPr>
            <w:rStyle w:val="aff1"/>
            <w:noProof/>
          </w:rPr>
          <w:t>3.3 Паспортизация и описание расчетных единиц территориального деления, включая административное.</w:t>
        </w:r>
        <w:r w:rsidR="003D1579">
          <w:rPr>
            <w:noProof/>
            <w:webHidden/>
          </w:rPr>
          <w:tab/>
        </w:r>
        <w:r w:rsidR="003D1579">
          <w:rPr>
            <w:noProof/>
            <w:webHidden/>
          </w:rPr>
          <w:fldChar w:fldCharType="begin"/>
        </w:r>
        <w:r w:rsidR="003D1579">
          <w:rPr>
            <w:noProof/>
            <w:webHidden/>
          </w:rPr>
          <w:instrText xml:space="preserve"> PAGEREF _Toc121588503 \h </w:instrText>
        </w:r>
        <w:r w:rsidR="003D1579">
          <w:rPr>
            <w:noProof/>
            <w:webHidden/>
          </w:rPr>
        </w:r>
        <w:r w:rsidR="003D1579">
          <w:rPr>
            <w:noProof/>
            <w:webHidden/>
          </w:rPr>
          <w:fldChar w:fldCharType="separate"/>
        </w:r>
        <w:r w:rsidR="003D1579">
          <w:rPr>
            <w:noProof/>
            <w:webHidden/>
          </w:rPr>
          <w:t>113</w:t>
        </w:r>
        <w:r w:rsidR="003D1579">
          <w:rPr>
            <w:noProof/>
            <w:webHidden/>
          </w:rPr>
          <w:fldChar w:fldCharType="end"/>
        </w:r>
      </w:hyperlink>
    </w:p>
    <w:p w:rsidR="003D1579" w:rsidRDefault="00A06375">
      <w:pPr>
        <w:pStyle w:val="23"/>
        <w:rPr>
          <w:rFonts w:asciiTheme="minorHAnsi" w:eastAsiaTheme="minorEastAsia" w:hAnsiTheme="minorHAnsi" w:cstheme="minorBidi"/>
          <w:noProof/>
          <w:sz w:val="22"/>
          <w:szCs w:val="22"/>
          <w:lang w:eastAsia="ru-RU"/>
        </w:rPr>
      </w:pPr>
      <w:hyperlink w:anchor="_Toc121588504" w:history="1">
        <w:r w:rsidR="003D1579" w:rsidRPr="00AA5B5F">
          <w:rPr>
            <w:rStyle w:val="aff1"/>
            <w:noProof/>
          </w:rPr>
          <w:t>3.4 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r w:rsidR="003D1579">
          <w:rPr>
            <w:noProof/>
            <w:webHidden/>
          </w:rPr>
          <w:tab/>
        </w:r>
        <w:r w:rsidR="003D1579">
          <w:rPr>
            <w:noProof/>
            <w:webHidden/>
          </w:rPr>
          <w:fldChar w:fldCharType="begin"/>
        </w:r>
        <w:r w:rsidR="003D1579">
          <w:rPr>
            <w:noProof/>
            <w:webHidden/>
          </w:rPr>
          <w:instrText xml:space="preserve"> PAGEREF _Toc121588504 \h </w:instrText>
        </w:r>
        <w:r w:rsidR="003D1579">
          <w:rPr>
            <w:noProof/>
            <w:webHidden/>
          </w:rPr>
        </w:r>
        <w:r w:rsidR="003D1579">
          <w:rPr>
            <w:noProof/>
            <w:webHidden/>
          </w:rPr>
          <w:fldChar w:fldCharType="separate"/>
        </w:r>
        <w:r w:rsidR="003D1579">
          <w:rPr>
            <w:noProof/>
            <w:webHidden/>
          </w:rPr>
          <w:t>113</w:t>
        </w:r>
        <w:r w:rsidR="003D1579">
          <w:rPr>
            <w:noProof/>
            <w:webHidden/>
          </w:rPr>
          <w:fldChar w:fldCharType="end"/>
        </w:r>
      </w:hyperlink>
    </w:p>
    <w:p w:rsidR="003D1579" w:rsidRDefault="00A06375">
      <w:pPr>
        <w:pStyle w:val="23"/>
        <w:rPr>
          <w:rFonts w:asciiTheme="minorHAnsi" w:eastAsiaTheme="minorEastAsia" w:hAnsiTheme="minorHAnsi" w:cstheme="minorBidi"/>
          <w:noProof/>
          <w:sz w:val="22"/>
          <w:szCs w:val="22"/>
          <w:lang w:eastAsia="ru-RU"/>
        </w:rPr>
      </w:pPr>
      <w:hyperlink w:anchor="_Toc121588505" w:history="1">
        <w:r w:rsidR="003D1579" w:rsidRPr="00AA5B5F">
          <w:rPr>
            <w:rStyle w:val="aff1"/>
            <w:noProof/>
          </w:rPr>
          <w:t>3.5 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r w:rsidR="003D1579">
          <w:rPr>
            <w:noProof/>
            <w:webHidden/>
          </w:rPr>
          <w:tab/>
        </w:r>
        <w:r w:rsidR="003D1579">
          <w:rPr>
            <w:noProof/>
            <w:webHidden/>
          </w:rPr>
          <w:fldChar w:fldCharType="begin"/>
        </w:r>
        <w:r w:rsidR="003D1579">
          <w:rPr>
            <w:noProof/>
            <w:webHidden/>
          </w:rPr>
          <w:instrText xml:space="preserve"> PAGEREF _Toc121588505 \h </w:instrText>
        </w:r>
        <w:r w:rsidR="003D1579">
          <w:rPr>
            <w:noProof/>
            <w:webHidden/>
          </w:rPr>
        </w:r>
        <w:r w:rsidR="003D1579">
          <w:rPr>
            <w:noProof/>
            <w:webHidden/>
          </w:rPr>
          <w:fldChar w:fldCharType="separate"/>
        </w:r>
        <w:r w:rsidR="003D1579">
          <w:rPr>
            <w:noProof/>
            <w:webHidden/>
          </w:rPr>
          <w:t>116</w:t>
        </w:r>
        <w:r w:rsidR="003D1579">
          <w:rPr>
            <w:noProof/>
            <w:webHidden/>
          </w:rPr>
          <w:fldChar w:fldCharType="end"/>
        </w:r>
      </w:hyperlink>
    </w:p>
    <w:p w:rsidR="003D1579" w:rsidRDefault="00A06375">
      <w:pPr>
        <w:pStyle w:val="23"/>
        <w:rPr>
          <w:rFonts w:asciiTheme="minorHAnsi" w:eastAsiaTheme="minorEastAsia" w:hAnsiTheme="minorHAnsi" w:cstheme="minorBidi"/>
          <w:noProof/>
          <w:sz w:val="22"/>
          <w:szCs w:val="22"/>
          <w:lang w:eastAsia="ru-RU"/>
        </w:rPr>
      </w:pPr>
      <w:hyperlink w:anchor="_Toc121588506" w:history="1">
        <w:r w:rsidR="003D1579" w:rsidRPr="00AA5B5F">
          <w:rPr>
            <w:rStyle w:val="aff1"/>
            <w:noProof/>
          </w:rPr>
          <w:t>3.6 Расчет балансов тепловой энергии по источникам тепловой энергии и по территориальному признаку</w:t>
        </w:r>
        <w:r w:rsidR="003D1579">
          <w:rPr>
            <w:noProof/>
            <w:webHidden/>
          </w:rPr>
          <w:tab/>
        </w:r>
        <w:r w:rsidR="003D1579">
          <w:rPr>
            <w:noProof/>
            <w:webHidden/>
          </w:rPr>
          <w:fldChar w:fldCharType="begin"/>
        </w:r>
        <w:r w:rsidR="003D1579">
          <w:rPr>
            <w:noProof/>
            <w:webHidden/>
          </w:rPr>
          <w:instrText xml:space="preserve"> PAGEREF _Toc121588506 \h </w:instrText>
        </w:r>
        <w:r w:rsidR="003D1579">
          <w:rPr>
            <w:noProof/>
            <w:webHidden/>
          </w:rPr>
        </w:r>
        <w:r w:rsidR="003D1579">
          <w:rPr>
            <w:noProof/>
            <w:webHidden/>
          </w:rPr>
          <w:fldChar w:fldCharType="separate"/>
        </w:r>
        <w:r w:rsidR="003D1579">
          <w:rPr>
            <w:noProof/>
            <w:webHidden/>
          </w:rPr>
          <w:t>116</w:t>
        </w:r>
        <w:r w:rsidR="003D1579">
          <w:rPr>
            <w:noProof/>
            <w:webHidden/>
          </w:rPr>
          <w:fldChar w:fldCharType="end"/>
        </w:r>
      </w:hyperlink>
    </w:p>
    <w:p w:rsidR="003D1579" w:rsidRDefault="00A06375">
      <w:pPr>
        <w:pStyle w:val="23"/>
        <w:rPr>
          <w:rFonts w:asciiTheme="minorHAnsi" w:eastAsiaTheme="minorEastAsia" w:hAnsiTheme="minorHAnsi" w:cstheme="minorBidi"/>
          <w:noProof/>
          <w:sz w:val="22"/>
          <w:szCs w:val="22"/>
          <w:lang w:eastAsia="ru-RU"/>
        </w:rPr>
      </w:pPr>
      <w:hyperlink w:anchor="_Toc121588507" w:history="1">
        <w:r w:rsidR="003D1579" w:rsidRPr="00AA5B5F">
          <w:rPr>
            <w:rStyle w:val="aff1"/>
            <w:noProof/>
          </w:rPr>
          <w:t>3.7 Расчет потерь тепловой энергии через изоляцию и с утечками теплоносителя</w:t>
        </w:r>
        <w:r w:rsidR="003D1579">
          <w:rPr>
            <w:noProof/>
            <w:webHidden/>
          </w:rPr>
          <w:tab/>
        </w:r>
        <w:r w:rsidR="003D1579">
          <w:rPr>
            <w:noProof/>
            <w:webHidden/>
          </w:rPr>
          <w:fldChar w:fldCharType="begin"/>
        </w:r>
        <w:r w:rsidR="003D1579">
          <w:rPr>
            <w:noProof/>
            <w:webHidden/>
          </w:rPr>
          <w:instrText xml:space="preserve"> PAGEREF _Toc121588507 \h </w:instrText>
        </w:r>
        <w:r w:rsidR="003D1579">
          <w:rPr>
            <w:noProof/>
            <w:webHidden/>
          </w:rPr>
        </w:r>
        <w:r w:rsidR="003D1579">
          <w:rPr>
            <w:noProof/>
            <w:webHidden/>
          </w:rPr>
          <w:fldChar w:fldCharType="separate"/>
        </w:r>
        <w:r w:rsidR="003D1579">
          <w:rPr>
            <w:noProof/>
            <w:webHidden/>
          </w:rPr>
          <w:t>116</w:t>
        </w:r>
        <w:r w:rsidR="003D1579">
          <w:rPr>
            <w:noProof/>
            <w:webHidden/>
          </w:rPr>
          <w:fldChar w:fldCharType="end"/>
        </w:r>
      </w:hyperlink>
    </w:p>
    <w:p w:rsidR="003D1579" w:rsidRDefault="00A06375">
      <w:pPr>
        <w:pStyle w:val="23"/>
        <w:rPr>
          <w:rFonts w:asciiTheme="minorHAnsi" w:eastAsiaTheme="minorEastAsia" w:hAnsiTheme="minorHAnsi" w:cstheme="minorBidi"/>
          <w:noProof/>
          <w:sz w:val="22"/>
          <w:szCs w:val="22"/>
          <w:lang w:eastAsia="ru-RU"/>
        </w:rPr>
      </w:pPr>
      <w:hyperlink w:anchor="_Toc121588508" w:history="1">
        <w:r w:rsidR="003D1579" w:rsidRPr="00AA5B5F">
          <w:rPr>
            <w:rStyle w:val="aff1"/>
            <w:noProof/>
          </w:rPr>
          <w:t>3.8 Расчет показателей надежности теплоснабжения.</w:t>
        </w:r>
        <w:r w:rsidR="003D1579">
          <w:rPr>
            <w:noProof/>
            <w:webHidden/>
          </w:rPr>
          <w:tab/>
        </w:r>
        <w:r w:rsidR="003D1579">
          <w:rPr>
            <w:noProof/>
            <w:webHidden/>
          </w:rPr>
          <w:fldChar w:fldCharType="begin"/>
        </w:r>
        <w:r w:rsidR="003D1579">
          <w:rPr>
            <w:noProof/>
            <w:webHidden/>
          </w:rPr>
          <w:instrText xml:space="preserve"> PAGEREF _Toc121588508 \h </w:instrText>
        </w:r>
        <w:r w:rsidR="003D1579">
          <w:rPr>
            <w:noProof/>
            <w:webHidden/>
          </w:rPr>
        </w:r>
        <w:r w:rsidR="003D1579">
          <w:rPr>
            <w:noProof/>
            <w:webHidden/>
          </w:rPr>
          <w:fldChar w:fldCharType="separate"/>
        </w:r>
        <w:r w:rsidR="003D1579">
          <w:rPr>
            <w:noProof/>
            <w:webHidden/>
          </w:rPr>
          <w:t>116</w:t>
        </w:r>
        <w:r w:rsidR="003D1579">
          <w:rPr>
            <w:noProof/>
            <w:webHidden/>
          </w:rPr>
          <w:fldChar w:fldCharType="end"/>
        </w:r>
      </w:hyperlink>
    </w:p>
    <w:p w:rsidR="003D1579" w:rsidRDefault="00A06375">
      <w:pPr>
        <w:pStyle w:val="23"/>
        <w:rPr>
          <w:rFonts w:asciiTheme="minorHAnsi" w:eastAsiaTheme="minorEastAsia" w:hAnsiTheme="minorHAnsi" w:cstheme="minorBidi"/>
          <w:noProof/>
          <w:sz w:val="22"/>
          <w:szCs w:val="22"/>
          <w:lang w:eastAsia="ru-RU"/>
        </w:rPr>
      </w:pPr>
      <w:hyperlink w:anchor="_Toc121588509" w:history="1">
        <w:r w:rsidR="003D1579" w:rsidRPr="00AA5B5F">
          <w:rPr>
            <w:rStyle w:val="aff1"/>
            <w:noProof/>
          </w:rPr>
          <w:t>3.9 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r w:rsidR="003D1579">
          <w:rPr>
            <w:noProof/>
            <w:webHidden/>
          </w:rPr>
          <w:tab/>
        </w:r>
        <w:r w:rsidR="003D1579">
          <w:rPr>
            <w:noProof/>
            <w:webHidden/>
          </w:rPr>
          <w:fldChar w:fldCharType="begin"/>
        </w:r>
        <w:r w:rsidR="003D1579">
          <w:rPr>
            <w:noProof/>
            <w:webHidden/>
          </w:rPr>
          <w:instrText xml:space="preserve"> PAGEREF _Toc121588509 \h </w:instrText>
        </w:r>
        <w:r w:rsidR="003D1579">
          <w:rPr>
            <w:noProof/>
            <w:webHidden/>
          </w:rPr>
        </w:r>
        <w:r w:rsidR="003D1579">
          <w:rPr>
            <w:noProof/>
            <w:webHidden/>
          </w:rPr>
          <w:fldChar w:fldCharType="separate"/>
        </w:r>
        <w:r w:rsidR="003D1579">
          <w:rPr>
            <w:noProof/>
            <w:webHidden/>
          </w:rPr>
          <w:t>116</w:t>
        </w:r>
        <w:r w:rsidR="003D1579">
          <w:rPr>
            <w:noProof/>
            <w:webHidden/>
          </w:rPr>
          <w:fldChar w:fldCharType="end"/>
        </w:r>
      </w:hyperlink>
    </w:p>
    <w:p w:rsidR="003D1579" w:rsidRDefault="00A06375">
      <w:pPr>
        <w:pStyle w:val="23"/>
        <w:rPr>
          <w:rFonts w:asciiTheme="minorHAnsi" w:eastAsiaTheme="minorEastAsia" w:hAnsiTheme="minorHAnsi" w:cstheme="minorBidi"/>
          <w:noProof/>
          <w:sz w:val="22"/>
          <w:szCs w:val="22"/>
          <w:lang w:eastAsia="ru-RU"/>
        </w:rPr>
      </w:pPr>
      <w:hyperlink w:anchor="_Toc121588510" w:history="1">
        <w:r w:rsidR="003D1579" w:rsidRPr="00AA5B5F">
          <w:rPr>
            <w:rStyle w:val="aff1"/>
            <w:noProof/>
          </w:rPr>
          <w:t>3.10 Сравнительные пьезометрические графики для разработки и анализа сценариев перспективного развития тепловых сетей.</w:t>
        </w:r>
        <w:r w:rsidR="003D1579">
          <w:rPr>
            <w:noProof/>
            <w:webHidden/>
          </w:rPr>
          <w:tab/>
        </w:r>
        <w:r w:rsidR="003D1579">
          <w:rPr>
            <w:noProof/>
            <w:webHidden/>
          </w:rPr>
          <w:fldChar w:fldCharType="begin"/>
        </w:r>
        <w:r w:rsidR="003D1579">
          <w:rPr>
            <w:noProof/>
            <w:webHidden/>
          </w:rPr>
          <w:instrText xml:space="preserve"> PAGEREF _Toc121588510 \h </w:instrText>
        </w:r>
        <w:r w:rsidR="003D1579">
          <w:rPr>
            <w:noProof/>
            <w:webHidden/>
          </w:rPr>
        </w:r>
        <w:r w:rsidR="003D1579">
          <w:rPr>
            <w:noProof/>
            <w:webHidden/>
          </w:rPr>
          <w:fldChar w:fldCharType="separate"/>
        </w:r>
        <w:r w:rsidR="003D1579">
          <w:rPr>
            <w:noProof/>
            <w:webHidden/>
          </w:rPr>
          <w:t>117</w:t>
        </w:r>
        <w:r w:rsidR="003D1579">
          <w:rPr>
            <w:noProof/>
            <w:webHidden/>
          </w:rPr>
          <w:fldChar w:fldCharType="end"/>
        </w:r>
      </w:hyperlink>
    </w:p>
    <w:p w:rsidR="003D1579" w:rsidRDefault="00A06375">
      <w:pPr>
        <w:pStyle w:val="23"/>
        <w:rPr>
          <w:rFonts w:asciiTheme="minorHAnsi" w:eastAsiaTheme="minorEastAsia" w:hAnsiTheme="minorHAnsi" w:cstheme="minorBidi"/>
          <w:noProof/>
          <w:sz w:val="22"/>
          <w:szCs w:val="22"/>
          <w:lang w:eastAsia="ru-RU"/>
        </w:rPr>
      </w:pPr>
      <w:hyperlink w:anchor="_Toc121588511" w:history="1">
        <w:r w:rsidR="003D1579" w:rsidRPr="00AA5B5F">
          <w:rPr>
            <w:rStyle w:val="aff1"/>
            <w:rFonts w:eastAsia="Microsoft YaHei"/>
            <w:noProof/>
          </w:rPr>
          <w:t>3.11 Состав изменений выполненных в доработанной и (или) актуализированной схеме теплоснабжения</w:t>
        </w:r>
        <w:r w:rsidR="003D1579">
          <w:rPr>
            <w:noProof/>
            <w:webHidden/>
          </w:rPr>
          <w:tab/>
        </w:r>
        <w:r w:rsidR="003D1579">
          <w:rPr>
            <w:noProof/>
            <w:webHidden/>
          </w:rPr>
          <w:fldChar w:fldCharType="begin"/>
        </w:r>
        <w:r w:rsidR="003D1579">
          <w:rPr>
            <w:noProof/>
            <w:webHidden/>
          </w:rPr>
          <w:instrText xml:space="preserve"> PAGEREF _Toc121588511 \h </w:instrText>
        </w:r>
        <w:r w:rsidR="003D1579">
          <w:rPr>
            <w:noProof/>
            <w:webHidden/>
          </w:rPr>
        </w:r>
        <w:r w:rsidR="003D1579">
          <w:rPr>
            <w:noProof/>
            <w:webHidden/>
          </w:rPr>
          <w:fldChar w:fldCharType="separate"/>
        </w:r>
        <w:r w:rsidR="003D1579">
          <w:rPr>
            <w:noProof/>
            <w:webHidden/>
          </w:rPr>
          <w:t>134</w:t>
        </w:r>
        <w:r w:rsidR="003D1579">
          <w:rPr>
            <w:noProof/>
            <w:webHidden/>
          </w:rPr>
          <w:fldChar w:fldCharType="end"/>
        </w:r>
      </w:hyperlink>
    </w:p>
    <w:p w:rsidR="003D1579" w:rsidRDefault="00A06375">
      <w:pPr>
        <w:pStyle w:val="14"/>
        <w:rPr>
          <w:rFonts w:asciiTheme="minorHAnsi" w:eastAsiaTheme="minorEastAsia" w:hAnsiTheme="minorHAnsi" w:cstheme="minorBidi"/>
          <w:sz w:val="22"/>
          <w:szCs w:val="22"/>
          <w:lang w:eastAsia="ru-RU"/>
        </w:rPr>
      </w:pPr>
      <w:hyperlink w:anchor="_Toc121588512" w:history="1">
        <w:r w:rsidR="003D1579" w:rsidRPr="00AA5B5F">
          <w:rPr>
            <w:rStyle w:val="aff1"/>
          </w:rPr>
          <w:t>ГЛАВА 4 Существующие и перспективные балансы тепловой мощности источников тепловой энергии и тепловой нагрузки потребителей</w:t>
        </w:r>
        <w:r w:rsidR="003D1579">
          <w:rPr>
            <w:webHidden/>
          </w:rPr>
          <w:tab/>
        </w:r>
        <w:r w:rsidR="003D1579">
          <w:rPr>
            <w:webHidden/>
          </w:rPr>
          <w:fldChar w:fldCharType="begin"/>
        </w:r>
        <w:r w:rsidR="003D1579">
          <w:rPr>
            <w:webHidden/>
          </w:rPr>
          <w:instrText xml:space="preserve"> PAGEREF _Toc121588512 \h </w:instrText>
        </w:r>
        <w:r w:rsidR="003D1579">
          <w:rPr>
            <w:webHidden/>
          </w:rPr>
        </w:r>
        <w:r w:rsidR="003D1579">
          <w:rPr>
            <w:webHidden/>
          </w:rPr>
          <w:fldChar w:fldCharType="separate"/>
        </w:r>
        <w:r w:rsidR="003D1579">
          <w:rPr>
            <w:webHidden/>
          </w:rPr>
          <w:t>135</w:t>
        </w:r>
        <w:r w:rsidR="003D1579">
          <w:rPr>
            <w:webHidden/>
          </w:rPr>
          <w:fldChar w:fldCharType="end"/>
        </w:r>
      </w:hyperlink>
    </w:p>
    <w:p w:rsidR="003D1579" w:rsidRDefault="00A06375">
      <w:pPr>
        <w:pStyle w:val="23"/>
        <w:rPr>
          <w:rFonts w:asciiTheme="minorHAnsi" w:eastAsiaTheme="minorEastAsia" w:hAnsiTheme="minorHAnsi" w:cstheme="minorBidi"/>
          <w:noProof/>
          <w:sz w:val="22"/>
          <w:szCs w:val="22"/>
          <w:lang w:eastAsia="ru-RU"/>
        </w:rPr>
      </w:pPr>
      <w:hyperlink w:anchor="_Toc121588513" w:history="1">
        <w:r w:rsidR="003D1579" w:rsidRPr="00AA5B5F">
          <w:rPr>
            <w:rStyle w:val="aff1"/>
            <w:noProof/>
          </w:rPr>
          <w:t>4.1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а в ценовых зонах теплоснабжения -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r w:rsidR="003D1579">
          <w:rPr>
            <w:noProof/>
            <w:webHidden/>
          </w:rPr>
          <w:tab/>
        </w:r>
        <w:r w:rsidR="003D1579">
          <w:rPr>
            <w:noProof/>
            <w:webHidden/>
          </w:rPr>
          <w:fldChar w:fldCharType="begin"/>
        </w:r>
        <w:r w:rsidR="003D1579">
          <w:rPr>
            <w:noProof/>
            <w:webHidden/>
          </w:rPr>
          <w:instrText xml:space="preserve"> PAGEREF _Toc121588513 \h </w:instrText>
        </w:r>
        <w:r w:rsidR="003D1579">
          <w:rPr>
            <w:noProof/>
            <w:webHidden/>
          </w:rPr>
        </w:r>
        <w:r w:rsidR="003D1579">
          <w:rPr>
            <w:noProof/>
            <w:webHidden/>
          </w:rPr>
          <w:fldChar w:fldCharType="separate"/>
        </w:r>
        <w:r w:rsidR="003D1579">
          <w:rPr>
            <w:noProof/>
            <w:webHidden/>
          </w:rPr>
          <w:t>135</w:t>
        </w:r>
        <w:r w:rsidR="003D1579">
          <w:rPr>
            <w:noProof/>
            <w:webHidden/>
          </w:rPr>
          <w:fldChar w:fldCharType="end"/>
        </w:r>
      </w:hyperlink>
    </w:p>
    <w:p w:rsidR="003D1579" w:rsidRDefault="00A06375">
      <w:pPr>
        <w:pStyle w:val="23"/>
        <w:rPr>
          <w:rFonts w:asciiTheme="minorHAnsi" w:eastAsiaTheme="minorEastAsia" w:hAnsiTheme="minorHAnsi" w:cstheme="minorBidi"/>
          <w:noProof/>
          <w:sz w:val="22"/>
          <w:szCs w:val="22"/>
          <w:lang w:eastAsia="ru-RU"/>
        </w:rPr>
      </w:pPr>
      <w:hyperlink w:anchor="_Toc121588514" w:history="1">
        <w:r w:rsidR="003D1579" w:rsidRPr="00AA5B5F">
          <w:rPr>
            <w:rStyle w:val="aff1"/>
            <w:noProof/>
            <w:lang w:eastAsia="ru-RU"/>
          </w:rPr>
          <w:t>4.2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r w:rsidR="003D1579">
          <w:rPr>
            <w:noProof/>
            <w:webHidden/>
          </w:rPr>
          <w:tab/>
        </w:r>
        <w:r w:rsidR="003D1579">
          <w:rPr>
            <w:noProof/>
            <w:webHidden/>
          </w:rPr>
          <w:fldChar w:fldCharType="begin"/>
        </w:r>
        <w:r w:rsidR="003D1579">
          <w:rPr>
            <w:noProof/>
            <w:webHidden/>
          </w:rPr>
          <w:instrText xml:space="preserve"> PAGEREF _Toc121588514 \h </w:instrText>
        </w:r>
        <w:r w:rsidR="003D1579">
          <w:rPr>
            <w:noProof/>
            <w:webHidden/>
          </w:rPr>
        </w:r>
        <w:r w:rsidR="003D1579">
          <w:rPr>
            <w:noProof/>
            <w:webHidden/>
          </w:rPr>
          <w:fldChar w:fldCharType="separate"/>
        </w:r>
        <w:r w:rsidR="003D1579">
          <w:rPr>
            <w:noProof/>
            <w:webHidden/>
          </w:rPr>
          <w:t>141</w:t>
        </w:r>
        <w:r w:rsidR="003D1579">
          <w:rPr>
            <w:noProof/>
            <w:webHidden/>
          </w:rPr>
          <w:fldChar w:fldCharType="end"/>
        </w:r>
      </w:hyperlink>
    </w:p>
    <w:p w:rsidR="003D1579" w:rsidRDefault="00A06375">
      <w:pPr>
        <w:pStyle w:val="23"/>
        <w:rPr>
          <w:rFonts w:asciiTheme="minorHAnsi" w:eastAsiaTheme="minorEastAsia" w:hAnsiTheme="minorHAnsi" w:cstheme="minorBidi"/>
          <w:noProof/>
          <w:sz w:val="22"/>
          <w:szCs w:val="22"/>
          <w:lang w:eastAsia="ru-RU"/>
        </w:rPr>
      </w:pPr>
      <w:hyperlink w:anchor="_Toc121588515" w:history="1">
        <w:r w:rsidR="003D1579" w:rsidRPr="00AA5B5F">
          <w:rPr>
            <w:rStyle w:val="aff1"/>
            <w:noProof/>
            <w:lang w:eastAsia="ru-RU"/>
          </w:rPr>
          <w:t>4.3 Выводы о резервах (дефицитах) существующей системы теплоснабжения при обеспечении перспективной тепловой нагрузки потребителей</w:t>
        </w:r>
        <w:r w:rsidR="003D1579">
          <w:rPr>
            <w:noProof/>
            <w:webHidden/>
          </w:rPr>
          <w:tab/>
        </w:r>
        <w:r w:rsidR="003D1579">
          <w:rPr>
            <w:noProof/>
            <w:webHidden/>
          </w:rPr>
          <w:fldChar w:fldCharType="begin"/>
        </w:r>
        <w:r w:rsidR="003D1579">
          <w:rPr>
            <w:noProof/>
            <w:webHidden/>
          </w:rPr>
          <w:instrText xml:space="preserve"> PAGEREF _Toc121588515 \h </w:instrText>
        </w:r>
        <w:r w:rsidR="003D1579">
          <w:rPr>
            <w:noProof/>
            <w:webHidden/>
          </w:rPr>
        </w:r>
        <w:r w:rsidR="003D1579">
          <w:rPr>
            <w:noProof/>
            <w:webHidden/>
          </w:rPr>
          <w:fldChar w:fldCharType="separate"/>
        </w:r>
        <w:r w:rsidR="003D1579">
          <w:rPr>
            <w:noProof/>
            <w:webHidden/>
          </w:rPr>
          <w:t>142</w:t>
        </w:r>
        <w:r w:rsidR="003D1579">
          <w:rPr>
            <w:noProof/>
            <w:webHidden/>
          </w:rPr>
          <w:fldChar w:fldCharType="end"/>
        </w:r>
      </w:hyperlink>
    </w:p>
    <w:p w:rsidR="003D1579" w:rsidRDefault="00A06375">
      <w:pPr>
        <w:pStyle w:val="23"/>
        <w:rPr>
          <w:rFonts w:asciiTheme="minorHAnsi" w:eastAsiaTheme="minorEastAsia" w:hAnsiTheme="minorHAnsi" w:cstheme="minorBidi"/>
          <w:noProof/>
          <w:sz w:val="22"/>
          <w:szCs w:val="22"/>
          <w:lang w:eastAsia="ru-RU"/>
        </w:rPr>
      </w:pPr>
      <w:hyperlink w:anchor="_Toc121588516" w:history="1">
        <w:r w:rsidR="003D1579" w:rsidRPr="00AA5B5F">
          <w:rPr>
            <w:rStyle w:val="aff1"/>
            <w:rFonts w:eastAsia="Microsoft YaHei"/>
            <w:noProof/>
          </w:rPr>
          <w:t>4.4 Состав изменений выполненных в доработанной и (или) актуализированной схеме теплоснабжения</w:t>
        </w:r>
        <w:r w:rsidR="003D1579">
          <w:rPr>
            <w:noProof/>
            <w:webHidden/>
          </w:rPr>
          <w:tab/>
        </w:r>
        <w:r w:rsidR="003D1579">
          <w:rPr>
            <w:noProof/>
            <w:webHidden/>
          </w:rPr>
          <w:fldChar w:fldCharType="begin"/>
        </w:r>
        <w:r w:rsidR="003D1579">
          <w:rPr>
            <w:noProof/>
            <w:webHidden/>
          </w:rPr>
          <w:instrText xml:space="preserve"> PAGEREF _Toc121588516 \h </w:instrText>
        </w:r>
        <w:r w:rsidR="003D1579">
          <w:rPr>
            <w:noProof/>
            <w:webHidden/>
          </w:rPr>
        </w:r>
        <w:r w:rsidR="003D1579">
          <w:rPr>
            <w:noProof/>
            <w:webHidden/>
          </w:rPr>
          <w:fldChar w:fldCharType="separate"/>
        </w:r>
        <w:r w:rsidR="003D1579">
          <w:rPr>
            <w:noProof/>
            <w:webHidden/>
          </w:rPr>
          <w:t>142</w:t>
        </w:r>
        <w:r w:rsidR="003D1579">
          <w:rPr>
            <w:noProof/>
            <w:webHidden/>
          </w:rPr>
          <w:fldChar w:fldCharType="end"/>
        </w:r>
      </w:hyperlink>
    </w:p>
    <w:p w:rsidR="003D1579" w:rsidRDefault="00A06375">
      <w:pPr>
        <w:pStyle w:val="14"/>
        <w:rPr>
          <w:rFonts w:asciiTheme="minorHAnsi" w:eastAsiaTheme="minorEastAsia" w:hAnsiTheme="minorHAnsi" w:cstheme="minorBidi"/>
          <w:sz w:val="22"/>
          <w:szCs w:val="22"/>
          <w:lang w:eastAsia="ru-RU"/>
        </w:rPr>
      </w:pPr>
      <w:hyperlink w:anchor="_Toc121588517" w:history="1">
        <w:r w:rsidR="003D1579" w:rsidRPr="00AA5B5F">
          <w:rPr>
            <w:rStyle w:val="aff1"/>
          </w:rPr>
          <w:t xml:space="preserve">ГЛАВА 5 </w:t>
        </w:r>
        <w:r w:rsidR="003D1579" w:rsidRPr="00AA5B5F">
          <w:rPr>
            <w:rStyle w:val="aff1"/>
            <w:shd w:val="clear" w:color="auto" w:fill="FFFFFF"/>
          </w:rPr>
          <w:t>Мастер-план развития систем теплоснабжения округа</w:t>
        </w:r>
        <w:r w:rsidR="003D1579">
          <w:rPr>
            <w:webHidden/>
          </w:rPr>
          <w:tab/>
        </w:r>
        <w:r w:rsidR="003D1579">
          <w:rPr>
            <w:webHidden/>
          </w:rPr>
          <w:fldChar w:fldCharType="begin"/>
        </w:r>
        <w:r w:rsidR="003D1579">
          <w:rPr>
            <w:webHidden/>
          </w:rPr>
          <w:instrText xml:space="preserve"> PAGEREF _Toc121588517 \h </w:instrText>
        </w:r>
        <w:r w:rsidR="003D1579">
          <w:rPr>
            <w:webHidden/>
          </w:rPr>
        </w:r>
        <w:r w:rsidR="003D1579">
          <w:rPr>
            <w:webHidden/>
          </w:rPr>
          <w:fldChar w:fldCharType="separate"/>
        </w:r>
        <w:r w:rsidR="003D1579">
          <w:rPr>
            <w:webHidden/>
          </w:rPr>
          <w:t>143</w:t>
        </w:r>
        <w:r w:rsidR="003D1579">
          <w:rPr>
            <w:webHidden/>
          </w:rPr>
          <w:fldChar w:fldCharType="end"/>
        </w:r>
      </w:hyperlink>
    </w:p>
    <w:p w:rsidR="003D1579" w:rsidRDefault="00A06375">
      <w:pPr>
        <w:pStyle w:val="23"/>
        <w:rPr>
          <w:rFonts w:asciiTheme="minorHAnsi" w:eastAsiaTheme="minorEastAsia" w:hAnsiTheme="minorHAnsi" w:cstheme="minorBidi"/>
          <w:noProof/>
          <w:sz w:val="22"/>
          <w:szCs w:val="22"/>
          <w:lang w:eastAsia="ru-RU"/>
        </w:rPr>
      </w:pPr>
      <w:hyperlink w:anchor="_Toc121588518" w:history="1">
        <w:r w:rsidR="003D1579" w:rsidRPr="00AA5B5F">
          <w:rPr>
            <w:rStyle w:val="aff1"/>
            <w:noProof/>
          </w:rPr>
          <w:t>5.1 Описание вариантов (не менее двух) перспективного развития систем теплоснабжения округа</w:t>
        </w:r>
        <w:r w:rsidR="003D1579">
          <w:rPr>
            <w:noProof/>
            <w:webHidden/>
          </w:rPr>
          <w:tab/>
        </w:r>
        <w:r w:rsidR="003D1579">
          <w:rPr>
            <w:noProof/>
            <w:webHidden/>
          </w:rPr>
          <w:fldChar w:fldCharType="begin"/>
        </w:r>
        <w:r w:rsidR="003D1579">
          <w:rPr>
            <w:noProof/>
            <w:webHidden/>
          </w:rPr>
          <w:instrText xml:space="preserve"> PAGEREF _Toc121588518 \h </w:instrText>
        </w:r>
        <w:r w:rsidR="003D1579">
          <w:rPr>
            <w:noProof/>
            <w:webHidden/>
          </w:rPr>
        </w:r>
        <w:r w:rsidR="003D1579">
          <w:rPr>
            <w:noProof/>
            <w:webHidden/>
          </w:rPr>
          <w:fldChar w:fldCharType="separate"/>
        </w:r>
        <w:r w:rsidR="003D1579">
          <w:rPr>
            <w:noProof/>
            <w:webHidden/>
          </w:rPr>
          <w:t>143</w:t>
        </w:r>
        <w:r w:rsidR="003D1579">
          <w:rPr>
            <w:noProof/>
            <w:webHidden/>
          </w:rPr>
          <w:fldChar w:fldCharType="end"/>
        </w:r>
      </w:hyperlink>
    </w:p>
    <w:p w:rsidR="003D1579" w:rsidRDefault="00A06375">
      <w:pPr>
        <w:pStyle w:val="23"/>
        <w:rPr>
          <w:rFonts w:asciiTheme="minorHAnsi" w:eastAsiaTheme="minorEastAsia" w:hAnsiTheme="minorHAnsi" w:cstheme="minorBidi"/>
          <w:noProof/>
          <w:sz w:val="22"/>
          <w:szCs w:val="22"/>
          <w:lang w:eastAsia="ru-RU"/>
        </w:rPr>
      </w:pPr>
      <w:hyperlink w:anchor="_Toc121588519" w:history="1">
        <w:r w:rsidR="003D1579" w:rsidRPr="00AA5B5F">
          <w:rPr>
            <w:rStyle w:val="aff1"/>
            <w:noProof/>
          </w:rPr>
          <w:t>5.2 Технико-экономическое сравнение вариантов перспективного развития систем теплоснабжения округа</w:t>
        </w:r>
        <w:r w:rsidR="003D1579">
          <w:rPr>
            <w:noProof/>
            <w:webHidden/>
          </w:rPr>
          <w:tab/>
        </w:r>
        <w:r w:rsidR="003D1579">
          <w:rPr>
            <w:noProof/>
            <w:webHidden/>
          </w:rPr>
          <w:fldChar w:fldCharType="begin"/>
        </w:r>
        <w:r w:rsidR="003D1579">
          <w:rPr>
            <w:noProof/>
            <w:webHidden/>
          </w:rPr>
          <w:instrText xml:space="preserve"> PAGEREF _Toc121588519 \h </w:instrText>
        </w:r>
        <w:r w:rsidR="003D1579">
          <w:rPr>
            <w:noProof/>
            <w:webHidden/>
          </w:rPr>
        </w:r>
        <w:r w:rsidR="003D1579">
          <w:rPr>
            <w:noProof/>
            <w:webHidden/>
          </w:rPr>
          <w:fldChar w:fldCharType="separate"/>
        </w:r>
        <w:r w:rsidR="003D1579">
          <w:rPr>
            <w:noProof/>
            <w:webHidden/>
          </w:rPr>
          <w:t>144</w:t>
        </w:r>
        <w:r w:rsidR="003D1579">
          <w:rPr>
            <w:noProof/>
            <w:webHidden/>
          </w:rPr>
          <w:fldChar w:fldCharType="end"/>
        </w:r>
      </w:hyperlink>
    </w:p>
    <w:p w:rsidR="003D1579" w:rsidRDefault="00A06375">
      <w:pPr>
        <w:pStyle w:val="23"/>
        <w:rPr>
          <w:rFonts w:asciiTheme="minorHAnsi" w:eastAsiaTheme="minorEastAsia" w:hAnsiTheme="minorHAnsi" w:cstheme="minorBidi"/>
          <w:noProof/>
          <w:sz w:val="22"/>
          <w:szCs w:val="22"/>
          <w:lang w:eastAsia="ru-RU"/>
        </w:rPr>
      </w:pPr>
      <w:hyperlink w:anchor="_Toc121588520" w:history="1">
        <w:r w:rsidR="003D1579" w:rsidRPr="00AA5B5F">
          <w:rPr>
            <w:rStyle w:val="aff1"/>
            <w:noProof/>
          </w:rPr>
          <w:t>5.3 Обоснование выбора приоритетного варианта перспективного развития систем теплоснабжения округа на основе анализа ценовых (тарифных) последствий для потребителей, а в ценовых зонах теплоснабжения - на основе анализа ценовых (тарифных) последствий для потребителей, возникших при осуществлении регулируемых видов деятельности, и индикаторов развития систем теплоснабжения округа</w:t>
        </w:r>
        <w:r w:rsidR="003D1579">
          <w:rPr>
            <w:noProof/>
            <w:webHidden/>
          </w:rPr>
          <w:tab/>
        </w:r>
        <w:r w:rsidR="003D1579">
          <w:rPr>
            <w:noProof/>
            <w:webHidden/>
          </w:rPr>
          <w:fldChar w:fldCharType="begin"/>
        </w:r>
        <w:r w:rsidR="003D1579">
          <w:rPr>
            <w:noProof/>
            <w:webHidden/>
          </w:rPr>
          <w:instrText xml:space="preserve"> PAGEREF _Toc121588520 \h </w:instrText>
        </w:r>
        <w:r w:rsidR="003D1579">
          <w:rPr>
            <w:noProof/>
            <w:webHidden/>
          </w:rPr>
        </w:r>
        <w:r w:rsidR="003D1579">
          <w:rPr>
            <w:noProof/>
            <w:webHidden/>
          </w:rPr>
          <w:fldChar w:fldCharType="separate"/>
        </w:r>
        <w:r w:rsidR="003D1579">
          <w:rPr>
            <w:noProof/>
            <w:webHidden/>
          </w:rPr>
          <w:t>145</w:t>
        </w:r>
        <w:r w:rsidR="003D1579">
          <w:rPr>
            <w:noProof/>
            <w:webHidden/>
          </w:rPr>
          <w:fldChar w:fldCharType="end"/>
        </w:r>
      </w:hyperlink>
    </w:p>
    <w:p w:rsidR="003D1579" w:rsidRDefault="00A06375">
      <w:pPr>
        <w:pStyle w:val="23"/>
        <w:rPr>
          <w:rFonts w:asciiTheme="minorHAnsi" w:eastAsiaTheme="minorEastAsia" w:hAnsiTheme="minorHAnsi" w:cstheme="minorBidi"/>
          <w:noProof/>
          <w:sz w:val="22"/>
          <w:szCs w:val="22"/>
          <w:lang w:eastAsia="ru-RU"/>
        </w:rPr>
      </w:pPr>
      <w:hyperlink w:anchor="_Toc121588521" w:history="1">
        <w:r w:rsidR="003D1579" w:rsidRPr="00AA5B5F">
          <w:rPr>
            <w:rStyle w:val="aff1"/>
            <w:rFonts w:eastAsia="Microsoft YaHei"/>
            <w:noProof/>
          </w:rPr>
          <w:t>5.4 Состав изменений выполненных в доработанной и (или) актуализированной схеме теплоснабжения</w:t>
        </w:r>
        <w:r w:rsidR="003D1579">
          <w:rPr>
            <w:noProof/>
            <w:webHidden/>
          </w:rPr>
          <w:tab/>
        </w:r>
        <w:r w:rsidR="003D1579">
          <w:rPr>
            <w:noProof/>
            <w:webHidden/>
          </w:rPr>
          <w:fldChar w:fldCharType="begin"/>
        </w:r>
        <w:r w:rsidR="003D1579">
          <w:rPr>
            <w:noProof/>
            <w:webHidden/>
          </w:rPr>
          <w:instrText xml:space="preserve"> PAGEREF _Toc121588521 \h </w:instrText>
        </w:r>
        <w:r w:rsidR="003D1579">
          <w:rPr>
            <w:noProof/>
            <w:webHidden/>
          </w:rPr>
        </w:r>
        <w:r w:rsidR="003D1579">
          <w:rPr>
            <w:noProof/>
            <w:webHidden/>
          </w:rPr>
          <w:fldChar w:fldCharType="separate"/>
        </w:r>
        <w:r w:rsidR="003D1579">
          <w:rPr>
            <w:noProof/>
            <w:webHidden/>
          </w:rPr>
          <w:t>145</w:t>
        </w:r>
        <w:r w:rsidR="003D1579">
          <w:rPr>
            <w:noProof/>
            <w:webHidden/>
          </w:rPr>
          <w:fldChar w:fldCharType="end"/>
        </w:r>
      </w:hyperlink>
    </w:p>
    <w:p w:rsidR="003D1579" w:rsidRDefault="00A06375">
      <w:pPr>
        <w:pStyle w:val="14"/>
        <w:rPr>
          <w:rFonts w:asciiTheme="minorHAnsi" w:eastAsiaTheme="minorEastAsia" w:hAnsiTheme="minorHAnsi" w:cstheme="minorBidi"/>
          <w:sz w:val="22"/>
          <w:szCs w:val="22"/>
          <w:lang w:eastAsia="ru-RU"/>
        </w:rPr>
      </w:pPr>
      <w:hyperlink w:anchor="_Toc121588522" w:history="1">
        <w:r w:rsidR="003D1579" w:rsidRPr="00AA5B5F">
          <w:rPr>
            <w:rStyle w:val="aff1"/>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003D1579">
          <w:rPr>
            <w:webHidden/>
          </w:rPr>
          <w:tab/>
        </w:r>
        <w:r w:rsidR="003D1579">
          <w:rPr>
            <w:webHidden/>
          </w:rPr>
          <w:fldChar w:fldCharType="begin"/>
        </w:r>
        <w:r w:rsidR="003D1579">
          <w:rPr>
            <w:webHidden/>
          </w:rPr>
          <w:instrText xml:space="preserve"> PAGEREF _Toc121588522 \h </w:instrText>
        </w:r>
        <w:r w:rsidR="003D1579">
          <w:rPr>
            <w:webHidden/>
          </w:rPr>
        </w:r>
        <w:r w:rsidR="003D1579">
          <w:rPr>
            <w:webHidden/>
          </w:rPr>
          <w:fldChar w:fldCharType="separate"/>
        </w:r>
        <w:r w:rsidR="003D1579">
          <w:rPr>
            <w:webHidden/>
          </w:rPr>
          <w:t>146</w:t>
        </w:r>
        <w:r w:rsidR="003D1579">
          <w:rPr>
            <w:webHidden/>
          </w:rPr>
          <w:fldChar w:fldCharType="end"/>
        </w:r>
      </w:hyperlink>
    </w:p>
    <w:p w:rsidR="003D1579" w:rsidRDefault="00A06375">
      <w:pPr>
        <w:pStyle w:val="23"/>
        <w:rPr>
          <w:rFonts w:asciiTheme="minorHAnsi" w:eastAsiaTheme="minorEastAsia" w:hAnsiTheme="minorHAnsi" w:cstheme="minorBidi"/>
          <w:noProof/>
          <w:sz w:val="22"/>
          <w:szCs w:val="22"/>
          <w:lang w:eastAsia="ru-RU"/>
        </w:rPr>
      </w:pPr>
      <w:hyperlink w:anchor="_Toc121588523" w:history="1">
        <w:r w:rsidR="003D1579" w:rsidRPr="00AA5B5F">
          <w:rPr>
            <w:rStyle w:val="aff1"/>
            <w:noProof/>
          </w:rPr>
          <w:t xml:space="preserve">6.1 Расчетная величина нормативных потерь (в ценовых зонах теплоснабжения - расчетную величину плановых потерь, определяемых в соответствии с методическими указаниями по </w:t>
        </w:r>
        <w:r w:rsidR="003D1579" w:rsidRPr="00AA5B5F">
          <w:rPr>
            <w:rStyle w:val="aff1"/>
            <w:noProof/>
          </w:rPr>
          <w:lastRenderedPageBreak/>
          <w:t>актуализации схем теплоснабжения) теплоносителя в тепловых сетях в зонах действия источников тепловой энергии</w:t>
        </w:r>
        <w:r w:rsidR="003D1579">
          <w:rPr>
            <w:noProof/>
            <w:webHidden/>
          </w:rPr>
          <w:tab/>
        </w:r>
        <w:r w:rsidR="003D1579">
          <w:rPr>
            <w:noProof/>
            <w:webHidden/>
          </w:rPr>
          <w:fldChar w:fldCharType="begin"/>
        </w:r>
        <w:r w:rsidR="003D1579">
          <w:rPr>
            <w:noProof/>
            <w:webHidden/>
          </w:rPr>
          <w:instrText xml:space="preserve"> PAGEREF _Toc121588523 \h </w:instrText>
        </w:r>
        <w:r w:rsidR="003D1579">
          <w:rPr>
            <w:noProof/>
            <w:webHidden/>
          </w:rPr>
        </w:r>
        <w:r w:rsidR="003D1579">
          <w:rPr>
            <w:noProof/>
            <w:webHidden/>
          </w:rPr>
          <w:fldChar w:fldCharType="separate"/>
        </w:r>
        <w:r w:rsidR="003D1579">
          <w:rPr>
            <w:noProof/>
            <w:webHidden/>
          </w:rPr>
          <w:t>146</w:t>
        </w:r>
        <w:r w:rsidR="003D1579">
          <w:rPr>
            <w:noProof/>
            <w:webHidden/>
          </w:rPr>
          <w:fldChar w:fldCharType="end"/>
        </w:r>
      </w:hyperlink>
    </w:p>
    <w:p w:rsidR="003D1579" w:rsidRDefault="00A06375">
      <w:pPr>
        <w:pStyle w:val="23"/>
        <w:rPr>
          <w:rFonts w:asciiTheme="minorHAnsi" w:eastAsiaTheme="minorEastAsia" w:hAnsiTheme="minorHAnsi" w:cstheme="minorBidi"/>
          <w:noProof/>
          <w:sz w:val="22"/>
          <w:szCs w:val="22"/>
          <w:lang w:eastAsia="ru-RU"/>
        </w:rPr>
      </w:pPr>
      <w:hyperlink w:anchor="_Toc121588524" w:history="1">
        <w:r w:rsidR="003D1579" w:rsidRPr="00AA5B5F">
          <w:rPr>
            <w:rStyle w:val="aff1"/>
            <w:noProof/>
          </w:rPr>
          <w:t>6.2 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r w:rsidR="003D1579">
          <w:rPr>
            <w:noProof/>
            <w:webHidden/>
          </w:rPr>
          <w:tab/>
        </w:r>
        <w:r w:rsidR="003D1579">
          <w:rPr>
            <w:noProof/>
            <w:webHidden/>
          </w:rPr>
          <w:fldChar w:fldCharType="begin"/>
        </w:r>
        <w:r w:rsidR="003D1579">
          <w:rPr>
            <w:noProof/>
            <w:webHidden/>
          </w:rPr>
          <w:instrText xml:space="preserve"> PAGEREF _Toc121588524 \h </w:instrText>
        </w:r>
        <w:r w:rsidR="003D1579">
          <w:rPr>
            <w:noProof/>
            <w:webHidden/>
          </w:rPr>
        </w:r>
        <w:r w:rsidR="003D1579">
          <w:rPr>
            <w:noProof/>
            <w:webHidden/>
          </w:rPr>
          <w:fldChar w:fldCharType="separate"/>
        </w:r>
        <w:r w:rsidR="003D1579">
          <w:rPr>
            <w:noProof/>
            <w:webHidden/>
          </w:rPr>
          <w:t>148</w:t>
        </w:r>
        <w:r w:rsidR="003D1579">
          <w:rPr>
            <w:noProof/>
            <w:webHidden/>
          </w:rPr>
          <w:fldChar w:fldCharType="end"/>
        </w:r>
      </w:hyperlink>
    </w:p>
    <w:p w:rsidR="003D1579" w:rsidRDefault="00A06375">
      <w:pPr>
        <w:pStyle w:val="23"/>
        <w:rPr>
          <w:rFonts w:asciiTheme="minorHAnsi" w:eastAsiaTheme="minorEastAsia" w:hAnsiTheme="minorHAnsi" w:cstheme="minorBidi"/>
          <w:noProof/>
          <w:sz w:val="22"/>
          <w:szCs w:val="22"/>
          <w:lang w:eastAsia="ru-RU"/>
        </w:rPr>
      </w:pPr>
      <w:hyperlink w:anchor="_Toc121588525" w:history="1">
        <w:r w:rsidR="003D1579" w:rsidRPr="00AA5B5F">
          <w:rPr>
            <w:rStyle w:val="aff1"/>
            <w:noProof/>
          </w:rPr>
          <w:t>6.3 Сведения о наличии баков-аккумуляторов</w:t>
        </w:r>
        <w:r w:rsidR="003D1579">
          <w:rPr>
            <w:noProof/>
            <w:webHidden/>
          </w:rPr>
          <w:tab/>
        </w:r>
        <w:r w:rsidR="003D1579">
          <w:rPr>
            <w:noProof/>
            <w:webHidden/>
          </w:rPr>
          <w:fldChar w:fldCharType="begin"/>
        </w:r>
        <w:r w:rsidR="003D1579">
          <w:rPr>
            <w:noProof/>
            <w:webHidden/>
          </w:rPr>
          <w:instrText xml:space="preserve"> PAGEREF _Toc121588525 \h </w:instrText>
        </w:r>
        <w:r w:rsidR="003D1579">
          <w:rPr>
            <w:noProof/>
            <w:webHidden/>
          </w:rPr>
        </w:r>
        <w:r w:rsidR="003D1579">
          <w:rPr>
            <w:noProof/>
            <w:webHidden/>
          </w:rPr>
          <w:fldChar w:fldCharType="separate"/>
        </w:r>
        <w:r w:rsidR="003D1579">
          <w:rPr>
            <w:noProof/>
            <w:webHidden/>
          </w:rPr>
          <w:t>148</w:t>
        </w:r>
        <w:r w:rsidR="003D1579">
          <w:rPr>
            <w:noProof/>
            <w:webHidden/>
          </w:rPr>
          <w:fldChar w:fldCharType="end"/>
        </w:r>
      </w:hyperlink>
    </w:p>
    <w:p w:rsidR="003D1579" w:rsidRDefault="00A06375">
      <w:pPr>
        <w:pStyle w:val="23"/>
        <w:rPr>
          <w:rFonts w:asciiTheme="minorHAnsi" w:eastAsiaTheme="minorEastAsia" w:hAnsiTheme="minorHAnsi" w:cstheme="minorBidi"/>
          <w:noProof/>
          <w:sz w:val="22"/>
          <w:szCs w:val="22"/>
          <w:lang w:eastAsia="ru-RU"/>
        </w:rPr>
      </w:pPr>
      <w:hyperlink w:anchor="_Toc121588526" w:history="1">
        <w:r w:rsidR="003D1579" w:rsidRPr="00AA5B5F">
          <w:rPr>
            <w:rStyle w:val="aff1"/>
            <w:noProof/>
          </w:rPr>
          <w:t>6.4 Нормативный и фактический (для эксплуатационного и аварийного режимов) часовой расход подпиточной воды в зоне действия источников тепловой энергии</w:t>
        </w:r>
        <w:r w:rsidR="003D1579">
          <w:rPr>
            <w:noProof/>
            <w:webHidden/>
          </w:rPr>
          <w:tab/>
        </w:r>
        <w:r w:rsidR="003D1579">
          <w:rPr>
            <w:noProof/>
            <w:webHidden/>
          </w:rPr>
          <w:fldChar w:fldCharType="begin"/>
        </w:r>
        <w:r w:rsidR="003D1579">
          <w:rPr>
            <w:noProof/>
            <w:webHidden/>
          </w:rPr>
          <w:instrText xml:space="preserve"> PAGEREF _Toc121588526 \h </w:instrText>
        </w:r>
        <w:r w:rsidR="003D1579">
          <w:rPr>
            <w:noProof/>
            <w:webHidden/>
          </w:rPr>
        </w:r>
        <w:r w:rsidR="003D1579">
          <w:rPr>
            <w:noProof/>
            <w:webHidden/>
          </w:rPr>
          <w:fldChar w:fldCharType="separate"/>
        </w:r>
        <w:r w:rsidR="003D1579">
          <w:rPr>
            <w:noProof/>
            <w:webHidden/>
          </w:rPr>
          <w:t>148</w:t>
        </w:r>
        <w:r w:rsidR="003D1579">
          <w:rPr>
            <w:noProof/>
            <w:webHidden/>
          </w:rPr>
          <w:fldChar w:fldCharType="end"/>
        </w:r>
      </w:hyperlink>
    </w:p>
    <w:p w:rsidR="003D1579" w:rsidRDefault="00A06375">
      <w:pPr>
        <w:pStyle w:val="23"/>
        <w:rPr>
          <w:rFonts w:asciiTheme="minorHAnsi" w:eastAsiaTheme="minorEastAsia" w:hAnsiTheme="minorHAnsi" w:cstheme="minorBidi"/>
          <w:noProof/>
          <w:sz w:val="22"/>
          <w:szCs w:val="22"/>
          <w:lang w:eastAsia="ru-RU"/>
        </w:rPr>
      </w:pPr>
      <w:hyperlink w:anchor="_Toc121588527" w:history="1">
        <w:r w:rsidR="003D1579" w:rsidRPr="00AA5B5F">
          <w:rPr>
            <w:rStyle w:val="aff1"/>
            <w:noProof/>
          </w:rPr>
          <w:t>6.5 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r w:rsidR="003D1579">
          <w:rPr>
            <w:noProof/>
            <w:webHidden/>
          </w:rPr>
          <w:tab/>
        </w:r>
        <w:r w:rsidR="003D1579">
          <w:rPr>
            <w:noProof/>
            <w:webHidden/>
          </w:rPr>
          <w:fldChar w:fldCharType="begin"/>
        </w:r>
        <w:r w:rsidR="003D1579">
          <w:rPr>
            <w:noProof/>
            <w:webHidden/>
          </w:rPr>
          <w:instrText xml:space="preserve"> PAGEREF _Toc121588527 \h </w:instrText>
        </w:r>
        <w:r w:rsidR="003D1579">
          <w:rPr>
            <w:noProof/>
            <w:webHidden/>
          </w:rPr>
        </w:r>
        <w:r w:rsidR="003D1579">
          <w:rPr>
            <w:noProof/>
            <w:webHidden/>
          </w:rPr>
          <w:fldChar w:fldCharType="separate"/>
        </w:r>
        <w:r w:rsidR="003D1579">
          <w:rPr>
            <w:noProof/>
            <w:webHidden/>
          </w:rPr>
          <w:t>152</w:t>
        </w:r>
        <w:r w:rsidR="003D1579">
          <w:rPr>
            <w:noProof/>
            <w:webHidden/>
          </w:rPr>
          <w:fldChar w:fldCharType="end"/>
        </w:r>
      </w:hyperlink>
    </w:p>
    <w:p w:rsidR="003D1579" w:rsidRDefault="00A06375">
      <w:pPr>
        <w:pStyle w:val="23"/>
        <w:rPr>
          <w:rFonts w:asciiTheme="minorHAnsi" w:eastAsiaTheme="minorEastAsia" w:hAnsiTheme="minorHAnsi" w:cstheme="minorBidi"/>
          <w:noProof/>
          <w:sz w:val="22"/>
          <w:szCs w:val="22"/>
          <w:lang w:eastAsia="ru-RU"/>
        </w:rPr>
      </w:pPr>
      <w:hyperlink w:anchor="_Toc121588528" w:history="1">
        <w:r w:rsidR="003D1579" w:rsidRPr="00AA5B5F">
          <w:rPr>
            <w:rStyle w:val="aff1"/>
            <w:rFonts w:eastAsia="Microsoft YaHei"/>
            <w:noProof/>
          </w:rPr>
          <w:t>6.6 Состав изменений выполненных в доработанной и (или) актуализированной схеме теплоснабжения</w:t>
        </w:r>
        <w:r w:rsidR="003D1579">
          <w:rPr>
            <w:noProof/>
            <w:webHidden/>
          </w:rPr>
          <w:tab/>
        </w:r>
        <w:r w:rsidR="003D1579">
          <w:rPr>
            <w:noProof/>
            <w:webHidden/>
          </w:rPr>
          <w:fldChar w:fldCharType="begin"/>
        </w:r>
        <w:r w:rsidR="003D1579">
          <w:rPr>
            <w:noProof/>
            <w:webHidden/>
          </w:rPr>
          <w:instrText xml:space="preserve"> PAGEREF _Toc121588528 \h </w:instrText>
        </w:r>
        <w:r w:rsidR="003D1579">
          <w:rPr>
            <w:noProof/>
            <w:webHidden/>
          </w:rPr>
        </w:r>
        <w:r w:rsidR="003D1579">
          <w:rPr>
            <w:noProof/>
            <w:webHidden/>
          </w:rPr>
          <w:fldChar w:fldCharType="separate"/>
        </w:r>
        <w:r w:rsidR="003D1579">
          <w:rPr>
            <w:noProof/>
            <w:webHidden/>
          </w:rPr>
          <w:t>152</w:t>
        </w:r>
        <w:r w:rsidR="003D1579">
          <w:rPr>
            <w:noProof/>
            <w:webHidden/>
          </w:rPr>
          <w:fldChar w:fldCharType="end"/>
        </w:r>
      </w:hyperlink>
    </w:p>
    <w:p w:rsidR="003D1579" w:rsidRDefault="00A06375">
      <w:pPr>
        <w:pStyle w:val="14"/>
        <w:rPr>
          <w:rFonts w:asciiTheme="minorHAnsi" w:eastAsiaTheme="minorEastAsia" w:hAnsiTheme="minorHAnsi" w:cstheme="minorBidi"/>
          <w:sz w:val="22"/>
          <w:szCs w:val="22"/>
          <w:lang w:eastAsia="ru-RU"/>
        </w:rPr>
      </w:pPr>
      <w:hyperlink w:anchor="_Toc121588529" w:history="1">
        <w:r w:rsidR="003D1579" w:rsidRPr="00AA5B5F">
          <w:rPr>
            <w:rStyle w:val="aff1"/>
          </w:rPr>
          <w:t>ГЛАВА 7 Предложения по строительству, реконструкции, техническому перевооружению и (или) модернизации источников тепловой энергии</w:t>
        </w:r>
        <w:r w:rsidR="003D1579">
          <w:rPr>
            <w:webHidden/>
          </w:rPr>
          <w:tab/>
        </w:r>
        <w:r w:rsidR="003D1579">
          <w:rPr>
            <w:webHidden/>
          </w:rPr>
          <w:fldChar w:fldCharType="begin"/>
        </w:r>
        <w:r w:rsidR="003D1579">
          <w:rPr>
            <w:webHidden/>
          </w:rPr>
          <w:instrText xml:space="preserve"> PAGEREF _Toc121588529 \h </w:instrText>
        </w:r>
        <w:r w:rsidR="003D1579">
          <w:rPr>
            <w:webHidden/>
          </w:rPr>
        </w:r>
        <w:r w:rsidR="003D1579">
          <w:rPr>
            <w:webHidden/>
          </w:rPr>
          <w:fldChar w:fldCharType="separate"/>
        </w:r>
        <w:r w:rsidR="003D1579">
          <w:rPr>
            <w:webHidden/>
          </w:rPr>
          <w:t>153</w:t>
        </w:r>
        <w:r w:rsidR="003D1579">
          <w:rPr>
            <w:webHidden/>
          </w:rPr>
          <w:fldChar w:fldCharType="end"/>
        </w:r>
      </w:hyperlink>
    </w:p>
    <w:p w:rsidR="003D1579" w:rsidRDefault="00A06375">
      <w:pPr>
        <w:pStyle w:val="23"/>
        <w:rPr>
          <w:rFonts w:asciiTheme="minorHAnsi" w:eastAsiaTheme="minorEastAsia" w:hAnsiTheme="minorHAnsi" w:cstheme="minorBidi"/>
          <w:noProof/>
          <w:sz w:val="22"/>
          <w:szCs w:val="22"/>
          <w:lang w:eastAsia="ru-RU"/>
        </w:rPr>
      </w:pPr>
      <w:hyperlink w:anchor="_Toc121588530" w:history="1">
        <w:r w:rsidR="003D1579" w:rsidRPr="00AA5B5F">
          <w:rPr>
            <w:rStyle w:val="aff1"/>
            <w:noProof/>
          </w:rPr>
          <w:t>7.1 Описание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 в том числе определение целесообразности или нецелесообразности подключения (технологического присоединения) теплопотребляющей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расчет которых выполняется в порядке, установленном методическими указаниями по разработке схем теплоснабжения (утв. Приказом Минэнерго России от 05.03.2019 № 212 «Об утверждении Методических указаний по разработке схем теплоснабжения»)</w:t>
        </w:r>
        <w:r w:rsidR="003D1579">
          <w:rPr>
            <w:noProof/>
            <w:webHidden/>
          </w:rPr>
          <w:tab/>
        </w:r>
        <w:r w:rsidR="003D1579">
          <w:rPr>
            <w:noProof/>
            <w:webHidden/>
          </w:rPr>
          <w:fldChar w:fldCharType="begin"/>
        </w:r>
        <w:r w:rsidR="003D1579">
          <w:rPr>
            <w:noProof/>
            <w:webHidden/>
          </w:rPr>
          <w:instrText xml:space="preserve"> PAGEREF _Toc121588530 \h </w:instrText>
        </w:r>
        <w:r w:rsidR="003D1579">
          <w:rPr>
            <w:noProof/>
            <w:webHidden/>
          </w:rPr>
        </w:r>
        <w:r w:rsidR="003D1579">
          <w:rPr>
            <w:noProof/>
            <w:webHidden/>
          </w:rPr>
          <w:fldChar w:fldCharType="separate"/>
        </w:r>
        <w:r w:rsidR="003D1579">
          <w:rPr>
            <w:noProof/>
            <w:webHidden/>
          </w:rPr>
          <w:t>153</w:t>
        </w:r>
        <w:r w:rsidR="003D1579">
          <w:rPr>
            <w:noProof/>
            <w:webHidden/>
          </w:rPr>
          <w:fldChar w:fldCharType="end"/>
        </w:r>
      </w:hyperlink>
    </w:p>
    <w:p w:rsidR="003D1579" w:rsidRDefault="00A06375">
      <w:pPr>
        <w:pStyle w:val="23"/>
        <w:rPr>
          <w:rFonts w:asciiTheme="minorHAnsi" w:eastAsiaTheme="minorEastAsia" w:hAnsiTheme="minorHAnsi" w:cstheme="minorBidi"/>
          <w:noProof/>
          <w:sz w:val="22"/>
          <w:szCs w:val="22"/>
          <w:lang w:eastAsia="ru-RU"/>
        </w:rPr>
      </w:pPr>
      <w:hyperlink w:anchor="_Toc121588531" w:history="1">
        <w:r w:rsidR="003D1579" w:rsidRPr="00AA5B5F">
          <w:rPr>
            <w:rStyle w:val="aff1"/>
            <w:noProof/>
          </w:rPr>
          <w:t>7.2 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r w:rsidR="003D1579">
          <w:rPr>
            <w:noProof/>
            <w:webHidden/>
          </w:rPr>
          <w:tab/>
        </w:r>
        <w:r w:rsidR="003D1579">
          <w:rPr>
            <w:noProof/>
            <w:webHidden/>
          </w:rPr>
          <w:fldChar w:fldCharType="begin"/>
        </w:r>
        <w:r w:rsidR="003D1579">
          <w:rPr>
            <w:noProof/>
            <w:webHidden/>
          </w:rPr>
          <w:instrText xml:space="preserve"> PAGEREF _Toc121588531 \h </w:instrText>
        </w:r>
        <w:r w:rsidR="003D1579">
          <w:rPr>
            <w:noProof/>
            <w:webHidden/>
          </w:rPr>
        </w:r>
        <w:r w:rsidR="003D1579">
          <w:rPr>
            <w:noProof/>
            <w:webHidden/>
          </w:rPr>
          <w:fldChar w:fldCharType="separate"/>
        </w:r>
        <w:r w:rsidR="003D1579">
          <w:rPr>
            <w:noProof/>
            <w:webHidden/>
          </w:rPr>
          <w:t>155</w:t>
        </w:r>
        <w:r w:rsidR="003D1579">
          <w:rPr>
            <w:noProof/>
            <w:webHidden/>
          </w:rPr>
          <w:fldChar w:fldCharType="end"/>
        </w:r>
      </w:hyperlink>
    </w:p>
    <w:p w:rsidR="003D1579" w:rsidRDefault="00A06375">
      <w:pPr>
        <w:pStyle w:val="23"/>
        <w:rPr>
          <w:rFonts w:asciiTheme="minorHAnsi" w:eastAsiaTheme="minorEastAsia" w:hAnsiTheme="minorHAnsi" w:cstheme="minorBidi"/>
          <w:noProof/>
          <w:sz w:val="22"/>
          <w:szCs w:val="22"/>
          <w:lang w:eastAsia="ru-RU"/>
        </w:rPr>
      </w:pPr>
      <w:hyperlink w:anchor="_Toc121588532" w:history="1">
        <w:r w:rsidR="003D1579" w:rsidRPr="00AA5B5F">
          <w:rPr>
            <w:rStyle w:val="aff1"/>
            <w:noProof/>
          </w:rPr>
          <w:t>7.3 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 (утв. Приказом Минэнерго России от 05.03.2019 № 212 «Об утверждении Методических указаний по разработке схем теплоснабжения»)</w:t>
        </w:r>
        <w:r w:rsidR="003D1579">
          <w:rPr>
            <w:noProof/>
            <w:webHidden/>
          </w:rPr>
          <w:tab/>
        </w:r>
        <w:r w:rsidR="003D1579">
          <w:rPr>
            <w:noProof/>
            <w:webHidden/>
          </w:rPr>
          <w:fldChar w:fldCharType="begin"/>
        </w:r>
        <w:r w:rsidR="003D1579">
          <w:rPr>
            <w:noProof/>
            <w:webHidden/>
          </w:rPr>
          <w:instrText xml:space="preserve"> PAGEREF _Toc121588532 \h </w:instrText>
        </w:r>
        <w:r w:rsidR="003D1579">
          <w:rPr>
            <w:noProof/>
            <w:webHidden/>
          </w:rPr>
        </w:r>
        <w:r w:rsidR="003D1579">
          <w:rPr>
            <w:noProof/>
            <w:webHidden/>
          </w:rPr>
          <w:fldChar w:fldCharType="separate"/>
        </w:r>
        <w:r w:rsidR="003D1579">
          <w:rPr>
            <w:noProof/>
            <w:webHidden/>
          </w:rPr>
          <w:t>155</w:t>
        </w:r>
        <w:r w:rsidR="003D1579">
          <w:rPr>
            <w:noProof/>
            <w:webHidden/>
          </w:rPr>
          <w:fldChar w:fldCharType="end"/>
        </w:r>
      </w:hyperlink>
    </w:p>
    <w:p w:rsidR="003D1579" w:rsidRDefault="00A06375">
      <w:pPr>
        <w:pStyle w:val="23"/>
        <w:rPr>
          <w:rFonts w:asciiTheme="minorHAnsi" w:eastAsiaTheme="minorEastAsia" w:hAnsiTheme="minorHAnsi" w:cstheme="minorBidi"/>
          <w:noProof/>
          <w:sz w:val="22"/>
          <w:szCs w:val="22"/>
          <w:lang w:eastAsia="ru-RU"/>
        </w:rPr>
      </w:pPr>
      <w:hyperlink w:anchor="_Toc121588533" w:history="1">
        <w:r w:rsidR="003D1579" w:rsidRPr="00AA5B5F">
          <w:rPr>
            <w:rStyle w:val="aff1"/>
            <w:noProof/>
          </w:rPr>
          <w:t>7.4 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выполненное в порядке, установленном методическими указаниями по разработке схем теплоснабжения (утв. Приказом Минэнерго России от 05.03.2019 № 212 «Об утверждении Методических указаний по разработке схем теплоснабжения»)</w:t>
        </w:r>
        <w:r w:rsidR="003D1579">
          <w:rPr>
            <w:noProof/>
            <w:webHidden/>
          </w:rPr>
          <w:tab/>
        </w:r>
        <w:r w:rsidR="003D1579">
          <w:rPr>
            <w:noProof/>
            <w:webHidden/>
          </w:rPr>
          <w:fldChar w:fldCharType="begin"/>
        </w:r>
        <w:r w:rsidR="003D1579">
          <w:rPr>
            <w:noProof/>
            <w:webHidden/>
          </w:rPr>
          <w:instrText xml:space="preserve"> PAGEREF _Toc121588533 \h </w:instrText>
        </w:r>
        <w:r w:rsidR="003D1579">
          <w:rPr>
            <w:noProof/>
            <w:webHidden/>
          </w:rPr>
        </w:r>
        <w:r w:rsidR="003D1579">
          <w:rPr>
            <w:noProof/>
            <w:webHidden/>
          </w:rPr>
          <w:fldChar w:fldCharType="separate"/>
        </w:r>
        <w:r w:rsidR="003D1579">
          <w:rPr>
            <w:noProof/>
            <w:webHidden/>
          </w:rPr>
          <w:t>156</w:t>
        </w:r>
        <w:r w:rsidR="003D1579">
          <w:rPr>
            <w:noProof/>
            <w:webHidden/>
          </w:rPr>
          <w:fldChar w:fldCharType="end"/>
        </w:r>
      </w:hyperlink>
    </w:p>
    <w:p w:rsidR="003D1579" w:rsidRDefault="00A06375">
      <w:pPr>
        <w:pStyle w:val="23"/>
        <w:rPr>
          <w:rFonts w:asciiTheme="minorHAnsi" w:eastAsiaTheme="minorEastAsia" w:hAnsiTheme="minorHAnsi" w:cstheme="minorBidi"/>
          <w:noProof/>
          <w:sz w:val="22"/>
          <w:szCs w:val="22"/>
          <w:lang w:eastAsia="ru-RU"/>
        </w:rPr>
      </w:pPr>
      <w:hyperlink w:anchor="_Toc121588534" w:history="1">
        <w:r w:rsidR="003D1579" w:rsidRPr="00AA5B5F">
          <w:rPr>
            <w:rStyle w:val="aff1"/>
            <w:noProof/>
          </w:rPr>
          <w:t xml:space="preserve">7.5 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w:t>
        </w:r>
        <w:r w:rsidR="003D1579" w:rsidRPr="00AA5B5F">
          <w:rPr>
            <w:rStyle w:val="aff1"/>
            <w:noProof/>
          </w:rPr>
          <w:lastRenderedPageBreak/>
          <w:t>электрической и тепловой энергии, для обеспечения перспективных приростов тепловых нагрузок, выполненное в порядке, установленном методическими указаниями по разработке схем теплоснабжения (утв. Приказом Минэнерго России от 05.03.2019 № 212 «Об утверждении Методических указаний по разработке схем теплоснабжения»)</w:t>
        </w:r>
        <w:r w:rsidR="003D1579">
          <w:rPr>
            <w:noProof/>
            <w:webHidden/>
          </w:rPr>
          <w:tab/>
        </w:r>
        <w:r w:rsidR="003D1579">
          <w:rPr>
            <w:noProof/>
            <w:webHidden/>
          </w:rPr>
          <w:fldChar w:fldCharType="begin"/>
        </w:r>
        <w:r w:rsidR="003D1579">
          <w:rPr>
            <w:noProof/>
            <w:webHidden/>
          </w:rPr>
          <w:instrText xml:space="preserve"> PAGEREF _Toc121588534 \h </w:instrText>
        </w:r>
        <w:r w:rsidR="003D1579">
          <w:rPr>
            <w:noProof/>
            <w:webHidden/>
          </w:rPr>
        </w:r>
        <w:r w:rsidR="003D1579">
          <w:rPr>
            <w:noProof/>
            <w:webHidden/>
          </w:rPr>
          <w:fldChar w:fldCharType="separate"/>
        </w:r>
        <w:r w:rsidR="003D1579">
          <w:rPr>
            <w:noProof/>
            <w:webHidden/>
          </w:rPr>
          <w:t>156</w:t>
        </w:r>
        <w:r w:rsidR="003D1579">
          <w:rPr>
            <w:noProof/>
            <w:webHidden/>
          </w:rPr>
          <w:fldChar w:fldCharType="end"/>
        </w:r>
      </w:hyperlink>
    </w:p>
    <w:p w:rsidR="003D1579" w:rsidRDefault="00A06375">
      <w:pPr>
        <w:pStyle w:val="23"/>
        <w:rPr>
          <w:rFonts w:asciiTheme="minorHAnsi" w:eastAsiaTheme="minorEastAsia" w:hAnsiTheme="minorHAnsi" w:cstheme="minorBidi"/>
          <w:noProof/>
          <w:sz w:val="22"/>
          <w:szCs w:val="22"/>
          <w:lang w:eastAsia="ru-RU"/>
        </w:rPr>
      </w:pPr>
      <w:hyperlink w:anchor="_Toc121588535" w:history="1">
        <w:r w:rsidR="003D1579" w:rsidRPr="00AA5B5F">
          <w:rPr>
            <w:rStyle w:val="aff1"/>
            <w:noProof/>
          </w:rPr>
          <w:t>7.6 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r w:rsidR="003D1579">
          <w:rPr>
            <w:noProof/>
            <w:webHidden/>
          </w:rPr>
          <w:tab/>
        </w:r>
        <w:r w:rsidR="003D1579">
          <w:rPr>
            <w:noProof/>
            <w:webHidden/>
          </w:rPr>
          <w:fldChar w:fldCharType="begin"/>
        </w:r>
        <w:r w:rsidR="003D1579">
          <w:rPr>
            <w:noProof/>
            <w:webHidden/>
          </w:rPr>
          <w:instrText xml:space="preserve"> PAGEREF _Toc121588535 \h </w:instrText>
        </w:r>
        <w:r w:rsidR="003D1579">
          <w:rPr>
            <w:noProof/>
            <w:webHidden/>
          </w:rPr>
        </w:r>
        <w:r w:rsidR="003D1579">
          <w:rPr>
            <w:noProof/>
            <w:webHidden/>
          </w:rPr>
          <w:fldChar w:fldCharType="separate"/>
        </w:r>
        <w:r w:rsidR="003D1579">
          <w:rPr>
            <w:noProof/>
            <w:webHidden/>
          </w:rPr>
          <w:t>156</w:t>
        </w:r>
        <w:r w:rsidR="003D1579">
          <w:rPr>
            <w:noProof/>
            <w:webHidden/>
          </w:rPr>
          <w:fldChar w:fldCharType="end"/>
        </w:r>
      </w:hyperlink>
    </w:p>
    <w:p w:rsidR="003D1579" w:rsidRDefault="00A06375">
      <w:pPr>
        <w:pStyle w:val="23"/>
        <w:rPr>
          <w:rFonts w:asciiTheme="minorHAnsi" w:eastAsiaTheme="minorEastAsia" w:hAnsiTheme="minorHAnsi" w:cstheme="minorBidi"/>
          <w:noProof/>
          <w:sz w:val="22"/>
          <w:szCs w:val="22"/>
          <w:lang w:eastAsia="ru-RU"/>
        </w:rPr>
      </w:pPr>
      <w:hyperlink w:anchor="_Toc121588536" w:history="1">
        <w:r w:rsidR="003D1579" w:rsidRPr="00AA5B5F">
          <w:rPr>
            <w:rStyle w:val="aff1"/>
            <w:noProof/>
          </w:rPr>
          <w:t>7.7 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r w:rsidR="003D1579">
          <w:rPr>
            <w:noProof/>
            <w:webHidden/>
          </w:rPr>
          <w:tab/>
        </w:r>
        <w:r w:rsidR="003D1579">
          <w:rPr>
            <w:noProof/>
            <w:webHidden/>
          </w:rPr>
          <w:fldChar w:fldCharType="begin"/>
        </w:r>
        <w:r w:rsidR="003D1579">
          <w:rPr>
            <w:noProof/>
            <w:webHidden/>
          </w:rPr>
          <w:instrText xml:space="preserve"> PAGEREF _Toc121588536 \h </w:instrText>
        </w:r>
        <w:r w:rsidR="003D1579">
          <w:rPr>
            <w:noProof/>
            <w:webHidden/>
          </w:rPr>
        </w:r>
        <w:r w:rsidR="003D1579">
          <w:rPr>
            <w:noProof/>
            <w:webHidden/>
          </w:rPr>
          <w:fldChar w:fldCharType="separate"/>
        </w:r>
        <w:r w:rsidR="003D1579">
          <w:rPr>
            <w:noProof/>
            <w:webHidden/>
          </w:rPr>
          <w:t>156</w:t>
        </w:r>
        <w:r w:rsidR="003D1579">
          <w:rPr>
            <w:noProof/>
            <w:webHidden/>
          </w:rPr>
          <w:fldChar w:fldCharType="end"/>
        </w:r>
      </w:hyperlink>
    </w:p>
    <w:p w:rsidR="003D1579" w:rsidRDefault="00A06375">
      <w:pPr>
        <w:pStyle w:val="23"/>
        <w:rPr>
          <w:rFonts w:asciiTheme="minorHAnsi" w:eastAsiaTheme="minorEastAsia" w:hAnsiTheme="minorHAnsi" w:cstheme="minorBidi"/>
          <w:noProof/>
          <w:sz w:val="22"/>
          <w:szCs w:val="22"/>
          <w:lang w:eastAsia="ru-RU"/>
        </w:rPr>
      </w:pPr>
      <w:hyperlink w:anchor="_Toc121588537" w:history="1">
        <w:r w:rsidR="003D1579" w:rsidRPr="00AA5B5F">
          <w:rPr>
            <w:rStyle w:val="aff1"/>
            <w:noProof/>
          </w:rPr>
          <w:t>7.8 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r w:rsidR="003D1579">
          <w:rPr>
            <w:noProof/>
            <w:webHidden/>
          </w:rPr>
          <w:tab/>
        </w:r>
        <w:r w:rsidR="003D1579">
          <w:rPr>
            <w:noProof/>
            <w:webHidden/>
          </w:rPr>
          <w:fldChar w:fldCharType="begin"/>
        </w:r>
        <w:r w:rsidR="003D1579">
          <w:rPr>
            <w:noProof/>
            <w:webHidden/>
          </w:rPr>
          <w:instrText xml:space="preserve"> PAGEREF _Toc121588537 \h </w:instrText>
        </w:r>
        <w:r w:rsidR="003D1579">
          <w:rPr>
            <w:noProof/>
            <w:webHidden/>
          </w:rPr>
        </w:r>
        <w:r w:rsidR="003D1579">
          <w:rPr>
            <w:noProof/>
            <w:webHidden/>
          </w:rPr>
          <w:fldChar w:fldCharType="separate"/>
        </w:r>
        <w:r w:rsidR="003D1579">
          <w:rPr>
            <w:noProof/>
            <w:webHidden/>
          </w:rPr>
          <w:t>156</w:t>
        </w:r>
        <w:r w:rsidR="003D1579">
          <w:rPr>
            <w:noProof/>
            <w:webHidden/>
          </w:rPr>
          <w:fldChar w:fldCharType="end"/>
        </w:r>
      </w:hyperlink>
    </w:p>
    <w:p w:rsidR="003D1579" w:rsidRDefault="00A06375">
      <w:pPr>
        <w:pStyle w:val="23"/>
        <w:rPr>
          <w:rFonts w:asciiTheme="minorHAnsi" w:eastAsiaTheme="minorEastAsia" w:hAnsiTheme="minorHAnsi" w:cstheme="minorBidi"/>
          <w:noProof/>
          <w:sz w:val="22"/>
          <w:szCs w:val="22"/>
          <w:lang w:eastAsia="ru-RU"/>
        </w:rPr>
      </w:pPr>
      <w:hyperlink w:anchor="_Toc121588538" w:history="1">
        <w:r w:rsidR="003D1579" w:rsidRPr="00AA5B5F">
          <w:rPr>
            <w:rStyle w:val="aff1"/>
            <w:noProof/>
          </w:rPr>
          <w:t>7.9 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r w:rsidR="003D1579">
          <w:rPr>
            <w:noProof/>
            <w:webHidden/>
          </w:rPr>
          <w:tab/>
        </w:r>
        <w:r w:rsidR="003D1579">
          <w:rPr>
            <w:noProof/>
            <w:webHidden/>
          </w:rPr>
          <w:fldChar w:fldCharType="begin"/>
        </w:r>
        <w:r w:rsidR="003D1579">
          <w:rPr>
            <w:noProof/>
            <w:webHidden/>
          </w:rPr>
          <w:instrText xml:space="preserve"> PAGEREF _Toc121588538 \h </w:instrText>
        </w:r>
        <w:r w:rsidR="003D1579">
          <w:rPr>
            <w:noProof/>
            <w:webHidden/>
          </w:rPr>
        </w:r>
        <w:r w:rsidR="003D1579">
          <w:rPr>
            <w:noProof/>
            <w:webHidden/>
          </w:rPr>
          <w:fldChar w:fldCharType="separate"/>
        </w:r>
        <w:r w:rsidR="003D1579">
          <w:rPr>
            <w:noProof/>
            <w:webHidden/>
          </w:rPr>
          <w:t>156</w:t>
        </w:r>
        <w:r w:rsidR="003D1579">
          <w:rPr>
            <w:noProof/>
            <w:webHidden/>
          </w:rPr>
          <w:fldChar w:fldCharType="end"/>
        </w:r>
      </w:hyperlink>
    </w:p>
    <w:p w:rsidR="003D1579" w:rsidRDefault="00A06375">
      <w:pPr>
        <w:pStyle w:val="23"/>
        <w:rPr>
          <w:rFonts w:asciiTheme="minorHAnsi" w:eastAsiaTheme="minorEastAsia" w:hAnsiTheme="minorHAnsi" w:cstheme="minorBidi"/>
          <w:noProof/>
          <w:sz w:val="22"/>
          <w:szCs w:val="22"/>
          <w:lang w:eastAsia="ru-RU"/>
        </w:rPr>
      </w:pPr>
      <w:hyperlink w:anchor="_Toc121588539" w:history="1">
        <w:r w:rsidR="003D1579" w:rsidRPr="00AA5B5F">
          <w:rPr>
            <w:rStyle w:val="aff1"/>
            <w:noProof/>
          </w:rPr>
          <w:t>7.10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sidR="003D1579">
          <w:rPr>
            <w:noProof/>
            <w:webHidden/>
          </w:rPr>
          <w:tab/>
        </w:r>
        <w:r w:rsidR="003D1579">
          <w:rPr>
            <w:noProof/>
            <w:webHidden/>
          </w:rPr>
          <w:fldChar w:fldCharType="begin"/>
        </w:r>
        <w:r w:rsidR="003D1579">
          <w:rPr>
            <w:noProof/>
            <w:webHidden/>
          </w:rPr>
          <w:instrText xml:space="preserve"> PAGEREF _Toc121588539 \h </w:instrText>
        </w:r>
        <w:r w:rsidR="003D1579">
          <w:rPr>
            <w:noProof/>
            <w:webHidden/>
          </w:rPr>
        </w:r>
        <w:r w:rsidR="003D1579">
          <w:rPr>
            <w:noProof/>
            <w:webHidden/>
          </w:rPr>
          <w:fldChar w:fldCharType="separate"/>
        </w:r>
        <w:r w:rsidR="003D1579">
          <w:rPr>
            <w:noProof/>
            <w:webHidden/>
          </w:rPr>
          <w:t>157</w:t>
        </w:r>
        <w:r w:rsidR="003D1579">
          <w:rPr>
            <w:noProof/>
            <w:webHidden/>
          </w:rPr>
          <w:fldChar w:fldCharType="end"/>
        </w:r>
      </w:hyperlink>
    </w:p>
    <w:p w:rsidR="003D1579" w:rsidRDefault="00A06375">
      <w:pPr>
        <w:pStyle w:val="23"/>
        <w:rPr>
          <w:rFonts w:asciiTheme="minorHAnsi" w:eastAsiaTheme="minorEastAsia" w:hAnsiTheme="minorHAnsi" w:cstheme="minorBidi"/>
          <w:noProof/>
          <w:sz w:val="22"/>
          <w:szCs w:val="22"/>
          <w:lang w:eastAsia="ru-RU"/>
        </w:rPr>
      </w:pPr>
      <w:hyperlink w:anchor="_Toc121588540" w:history="1">
        <w:r w:rsidR="003D1579" w:rsidRPr="00AA5B5F">
          <w:rPr>
            <w:rStyle w:val="aff1"/>
            <w:noProof/>
          </w:rPr>
          <w:t>7.11 Обоснование организации индивидуального теплоснабжения в зонах застройки округа малоэтажными жилыми зданиями</w:t>
        </w:r>
        <w:r w:rsidR="003D1579">
          <w:rPr>
            <w:noProof/>
            <w:webHidden/>
          </w:rPr>
          <w:tab/>
        </w:r>
        <w:r w:rsidR="003D1579">
          <w:rPr>
            <w:noProof/>
            <w:webHidden/>
          </w:rPr>
          <w:fldChar w:fldCharType="begin"/>
        </w:r>
        <w:r w:rsidR="003D1579">
          <w:rPr>
            <w:noProof/>
            <w:webHidden/>
          </w:rPr>
          <w:instrText xml:space="preserve"> PAGEREF _Toc121588540 \h </w:instrText>
        </w:r>
        <w:r w:rsidR="003D1579">
          <w:rPr>
            <w:noProof/>
            <w:webHidden/>
          </w:rPr>
        </w:r>
        <w:r w:rsidR="003D1579">
          <w:rPr>
            <w:noProof/>
            <w:webHidden/>
          </w:rPr>
          <w:fldChar w:fldCharType="separate"/>
        </w:r>
        <w:r w:rsidR="003D1579">
          <w:rPr>
            <w:noProof/>
            <w:webHidden/>
          </w:rPr>
          <w:t>157</w:t>
        </w:r>
        <w:r w:rsidR="003D1579">
          <w:rPr>
            <w:noProof/>
            <w:webHidden/>
          </w:rPr>
          <w:fldChar w:fldCharType="end"/>
        </w:r>
      </w:hyperlink>
    </w:p>
    <w:p w:rsidR="003D1579" w:rsidRDefault="00A06375">
      <w:pPr>
        <w:pStyle w:val="23"/>
        <w:rPr>
          <w:rFonts w:asciiTheme="minorHAnsi" w:eastAsiaTheme="minorEastAsia" w:hAnsiTheme="minorHAnsi" w:cstheme="minorBidi"/>
          <w:noProof/>
          <w:sz w:val="22"/>
          <w:szCs w:val="22"/>
          <w:lang w:eastAsia="ru-RU"/>
        </w:rPr>
      </w:pPr>
      <w:hyperlink w:anchor="_Toc121588541" w:history="1">
        <w:r w:rsidR="003D1579" w:rsidRPr="00AA5B5F">
          <w:rPr>
            <w:rStyle w:val="aff1"/>
            <w:noProof/>
          </w:rPr>
          <w:t>7.12 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округа</w:t>
        </w:r>
        <w:r w:rsidR="003D1579">
          <w:rPr>
            <w:noProof/>
            <w:webHidden/>
          </w:rPr>
          <w:tab/>
        </w:r>
        <w:r w:rsidR="003D1579">
          <w:rPr>
            <w:noProof/>
            <w:webHidden/>
          </w:rPr>
          <w:fldChar w:fldCharType="begin"/>
        </w:r>
        <w:r w:rsidR="003D1579">
          <w:rPr>
            <w:noProof/>
            <w:webHidden/>
          </w:rPr>
          <w:instrText xml:space="preserve"> PAGEREF _Toc121588541 \h </w:instrText>
        </w:r>
        <w:r w:rsidR="003D1579">
          <w:rPr>
            <w:noProof/>
            <w:webHidden/>
          </w:rPr>
        </w:r>
        <w:r w:rsidR="003D1579">
          <w:rPr>
            <w:noProof/>
            <w:webHidden/>
          </w:rPr>
          <w:fldChar w:fldCharType="separate"/>
        </w:r>
        <w:r w:rsidR="003D1579">
          <w:rPr>
            <w:noProof/>
            <w:webHidden/>
          </w:rPr>
          <w:t>158</w:t>
        </w:r>
        <w:r w:rsidR="003D1579">
          <w:rPr>
            <w:noProof/>
            <w:webHidden/>
          </w:rPr>
          <w:fldChar w:fldCharType="end"/>
        </w:r>
      </w:hyperlink>
    </w:p>
    <w:p w:rsidR="003D1579" w:rsidRDefault="00A06375">
      <w:pPr>
        <w:pStyle w:val="23"/>
        <w:rPr>
          <w:rFonts w:asciiTheme="minorHAnsi" w:eastAsiaTheme="minorEastAsia" w:hAnsiTheme="minorHAnsi" w:cstheme="minorBidi"/>
          <w:noProof/>
          <w:sz w:val="22"/>
          <w:szCs w:val="22"/>
          <w:lang w:eastAsia="ru-RU"/>
        </w:rPr>
      </w:pPr>
      <w:hyperlink w:anchor="_Toc121588542" w:history="1">
        <w:r w:rsidR="003D1579" w:rsidRPr="00AA5B5F">
          <w:rPr>
            <w:rStyle w:val="aff1"/>
            <w:noProof/>
          </w:rPr>
          <w:t>7.13 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r w:rsidR="003D1579">
          <w:rPr>
            <w:noProof/>
            <w:webHidden/>
          </w:rPr>
          <w:tab/>
        </w:r>
        <w:r w:rsidR="003D1579">
          <w:rPr>
            <w:noProof/>
            <w:webHidden/>
          </w:rPr>
          <w:fldChar w:fldCharType="begin"/>
        </w:r>
        <w:r w:rsidR="003D1579">
          <w:rPr>
            <w:noProof/>
            <w:webHidden/>
          </w:rPr>
          <w:instrText xml:space="preserve"> PAGEREF _Toc121588542 \h </w:instrText>
        </w:r>
        <w:r w:rsidR="003D1579">
          <w:rPr>
            <w:noProof/>
            <w:webHidden/>
          </w:rPr>
        </w:r>
        <w:r w:rsidR="003D1579">
          <w:rPr>
            <w:noProof/>
            <w:webHidden/>
          </w:rPr>
          <w:fldChar w:fldCharType="separate"/>
        </w:r>
        <w:r w:rsidR="003D1579">
          <w:rPr>
            <w:noProof/>
            <w:webHidden/>
          </w:rPr>
          <w:t>159</w:t>
        </w:r>
        <w:r w:rsidR="003D1579">
          <w:rPr>
            <w:noProof/>
            <w:webHidden/>
          </w:rPr>
          <w:fldChar w:fldCharType="end"/>
        </w:r>
      </w:hyperlink>
    </w:p>
    <w:p w:rsidR="003D1579" w:rsidRDefault="00A06375">
      <w:pPr>
        <w:pStyle w:val="23"/>
        <w:rPr>
          <w:rFonts w:asciiTheme="minorHAnsi" w:eastAsiaTheme="minorEastAsia" w:hAnsiTheme="minorHAnsi" w:cstheme="minorBidi"/>
          <w:noProof/>
          <w:sz w:val="22"/>
          <w:szCs w:val="22"/>
          <w:lang w:eastAsia="ru-RU"/>
        </w:rPr>
      </w:pPr>
      <w:hyperlink w:anchor="_Toc121588543" w:history="1">
        <w:r w:rsidR="003D1579" w:rsidRPr="00AA5B5F">
          <w:rPr>
            <w:rStyle w:val="aff1"/>
            <w:noProof/>
          </w:rPr>
          <w:t>7.14 Обоснование организации теплоснабжения в производственных зонах на территории округа</w:t>
        </w:r>
        <w:r w:rsidR="003D1579">
          <w:rPr>
            <w:noProof/>
            <w:webHidden/>
          </w:rPr>
          <w:tab/>
        </w:r>
        <w:r w:rsidR="003D1579">
          <w:rPr>
            <w:noProof/>
            <w:webHidden/>
          </w:rPr>
          <w:fldChar w:fldCharType="begin"/>
        </w:r>
        <w:r w:rsidR="003D1579">
          <w:rPr>
            <w:noProof/>
            <w:webHidden/>
          </w:rPr>
          <w:instrText xml:space="preserve"> PAGEREF _Toc121588543 \h </w:instrText>
        </w:r>
        <w:r w:rsidR="003D1579">
          <w:rPr>
            <w:noProof/>
            <w:webHidden/>
          </w:rPr>
        </w:r>
        <w:r w:rsidR="003D1579">
          <w:rPr>
            <w:noProof/>
            <w:webHidden/>
          </w:rPr>
          <w:fldChar w:fldCharType="separate"/>
        </w:r>
        <w:r w:rsidR="003D1579">
          <w:rPr>
            <w:noProof/>
            <w:webHidden/>
          </w:rPr>
          <w:t>159</w:t>
        </w:r>
        <w:r w:rsidR="003D1579">
          <w:rPr>
            <w:noProof/>
            <w:webHidden/>
          </w:rPr>
          <w:fldChar w:fldCharType="end"/>
        </w:r>
      </w:hyperlink>
    </w:p>
    <w:p w:rsidR="003D1579" w:rsidRDefault="00A06375">
      <w:pPr>
        <w:pStyle w:val="23"/>
        <w:rPr>
          <w:rFonts w:asciiTheme="minorHAnsi" w:eastAsiaTheme="minorEastAsia" w:hAnsiTheme="minorHAnsi" w:cstheme="minorBidi"/>
          <w:noProof/>
          <w:sz w:val="22"/>
          <w:szCs w:val="22"/>
          <w:lang w:eastAsia="ru-RU"/>
        </w:rPr>
      </w:pPr>
      <w:hyperlink w:anchor="_Toc121588544" w:history="1">
        <w:r w:rsidR="003D1579" w:rsidRPr="00AA5B5F">
          <w:rPr>
            <w:rStyle w:val="aff1"/>
            <w:noProof/>
          </w:rPr>
          <w:t>7.15 Результаты расчетов радиуса эффективного теплоснабжения</w:t>
        </w:r>
        <w:r w:rsidR="003D1579">
          <w:rPr>
            <w:noProof/>
            <w:webHidden/>
          </w:rPr>
          <w:tab/>
        </w:r>
        <w:r w:rsidR="003D1579">
          <w:rPr>
            <w:noProof/>
            <w:webHidden/>
          </w:rPr>
          <w:fldChar w:fldCharType="begin"/>
        </w:r>
        <w:r w:rsidR="003D1579">
          <w:rPr>
            <w:noProof/>
            <w:webHidden/>
          </w:rPr>
          <w:instrText xml:space="preserve"> PAGEREF _Toc121588544 \h </w:instrText>
        </w:r>
        <w:r w:rsidR="003D1579">
          <w:rPr>
            <w:noProof/>
            <w:webHidden/>
          </w:rPr>
        </w:r>
        <w:r w:rsidR="003D1579">
          <w:rPr>
            <w:noProof/>
            <w:webHidden/>
          </w:rPr>
          <w:fldChar w:fldCharType="separate"/>
        </w:r>
        <w:r w:rsidR="003D1579">
          <w:rPr>
            <w:noProof/>
            <w:webHidden/>
          </w:rPr>
          <w:t>160</w:t>
        </w:r>
        <w:r w:rsidR="003D1579">
          <w:rPr>
            <w:noProof/>
            <w:webHidden/>
          </w:rPr>
          <w:fldChar w:fldCharType="end"/>
        </w:r>
      </w:hyperlink>
    </w:p>
    <w:p w:rsidR="003D1579" w:rsidRDefault="00A06375">
      <w:pPr>
        <w:pStyle w:val="23"/>
        <w:rPr>
          <w:rFonts w:asciiTheme="minorHAnsi" w:eastAsiaTheme="minorEastAsia" w:hAnsiTheme="minorHAnsi" w:cstheme="minorBidi"/>
          <w:noProof/>
          <w:sz w:val="22"/>
          <w:szCs w:val="22"/>
          <w:lang w:eastAsia="ru-RU"/>
        </w:rPr>
      </w:pPr>
      <w:hyperlink w:anchor="_Toc121588545" w:history="1">
        <w:r w:rsidR="003D1579" w:rsidRPr="00AA5B5F">
          <w:rPr>
            <w:rStyle w:val="aff1"/>
            <w:rFonts w:eastAsia="Microsoft YaHei"/>
            <w:noProof/>
          </w:rPr>
          <w:t>7.16 Состав изменений, выполненных в доработанной и (или) актуализированной схеме теплоснабжения</w:t>
        </w:r>
        <w:r w:rsidR="003D1579">
          <w:rPr>
            <w:noProof/>
            <w:webHidden/>
          </w:rPr>
          <w:tab/>
        </w:r>
        <w:r w:rsidR="003D1579">
          <w:rPr>
            <w:noProof/>
            <w:webHidden/>
          </w:rPr>
          <w:fldChar w:fldCharType="begin"/>
        </w:r>
        <w:r w:rsidR="003D1579">
          <w:rPr>
            <w:noProof/>
            <w:webHidden/>
          </w:rPr>
          <w:instrText xml:space="preserve"> PAGEREF _Toc121588545 \h </w:instrText>
        </w:r>
        <w:r w:rsidR="003D1579">
          <w:rPr>
            <w:noProof/>
            <w:webHidden/>
          </w:rPr>
        </w:r>
        <w:r w:rsidR="003D1579">
          <w:rPr>
            <w:noProof/>
            <w:webHidden/>
          </w:rPr>
          <w:fldChar w:fldCharType="separate"/>
        </w:r>
        <w:r w:rsidR="003D1579">
          <w:rPr>
            <w:noProof/>
            <w:webHidden/>
          </w:rPr>
          <w:t>161</w:t>
        </w:r>
        <w:r w:rsidR="003D1579">
          <w:rPr>
            <w:noProof/>
            <w:webHidden/>
          </w:rPr>
          <w:fldChar w:fldCharType="end"/>
        </w:r>
      </w:hyperlink>
    </w:p>
    <w:p w:rsidR="003D1579" w:rsidRDefault="00A06375">
      <w:pPr>
        <w:pStyle w:val="14"/>
        <w:rPr>
          <w:rFonts w:asciiTheme="minorHAnsi" w:eastAsiaTheme="minorEastAsia" w:hAnsiTheme="minorHAnsi" w:cstheme="minorBidi"/>
          <w:sz w:val="22"/>
          <w:szCs w:val="22"/>
          <w:lang w:eastAsia="ru-RU"/>
        </w:rPr>
      </w:pPr>
      <w:hyperlink w:anchor="_Toc121588546" w:history="1">
        <w:r w:rsidR="003D1579" w:rsidRPr="00AA5B5F">
          <w:rPr>
            <w:rStyle w:val="aff1"/>
          </w:rPr>
          <w:t>ГЛАВА 8 Предложения по строительству, реконструкции и (или) модернизации тепловых сетей</w:t>
        </w:r>
        <w:r w:rsidR="003D1579">
          <w:rPr>
            <w:webHidden/>
          </w:rPr>
          <w:tab/>
        </w:r>
        <w:r w:rsidR="003D1579">
          <w:rPr>
            <w:webHidden/>
          </w:rPr>
          <w:fldChar w:fldCharType="begin"/>
        </w:r>
        <w:r w:rsidR="003D1579">
          <w:rPr>
            <w:webHidden/>
          </w:rPr>
          <w:instrText xml:space="preserve"> PAGEREF _Toc121588546 \h </w:instrText>
        </w:r>
        <w:r w:rsidR="003D1579">
          <w:rPr>
            <w:webHidden/>
          </w:rPr>
        </w:r>
        <w:r w:rsidR="003D1579">
          <w:rPr>
            <w:webHidden/>
          </w:rPr>
          <w:fldChar w:fldCharType="separate"/>
        </w:r>
        <w:r w:rsidR="003D1579">
          <w:rPr>
            <w:webHidden/>
          </w:rPr>
          <w:t>162</w:t>
        </w:r>
        <w:r w:rsidR="003D1579">
          <w:rPr>
            <w:webHidden/>
          </w:rPr>
          <w:fldChar w:fldCharType="end"/>
        </w:r>
      </w:hyperlink>
    </w:p>
    <w:p w:rsidR="003D1579" w:rsidRDefault="00A06375">
      <w:pPr>
        <w:pStyle w:val="23"/>
        <w:rPr>
          <w:rFonts w:asciiTheme="minorHAnsi" w:eastAsiaTheme="minorEastAsia" w:hAnsiTheme="minorHAnsi" w:cstheme="minorBidi"/>
          <w:noProof/>
          <w:sz w:val="22"/>
          <w:szCs w:val="22"/>
          <w:lang w:eastAsia="ru-RU"/>
        </w:rPr>
      </w:pPr>
      <w:hyperlink w:anchor="_Toc121588547" w:history="1">
        <w:r w:rsidR="003D1579" w:rsidRPr="00AA5B5F">
          <w:rPr>
            <w:rStyle w:val="aff1"/>
            <w:noProof/>
          </w:rPr>
          <w:t>8.1 Предложения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sidR="003D1579">
          <w:rPr>
            <w:noProof/>
            <w:webHidden/>
          </w:rPr>
          <w:tab/>
        </w:r>
        <w:r w:rsidR="003D1579">
          <w:rPr>
            <w:noProof/>
            <w:webHidden/>
          </w:rPr>
          <w:fldChar w:fldCharType="begin"/>
        </w:r>
        <w:r w:rsidR="003D1579">
          <w:rPr>
            <w:noProof/>
            <w:webHidden/>
          </w:rPr>
          <w:instrText xml:space="preserve"> PAGEREF _Toc121588547 \h </w:instrText>
        </w:r>
        <w:r w:rsidR="003D1579">
          <w:rPr>
            <w:noProof/>
            <w:webHidden/>
          </w:rPr>
        </w:r>
        <w:r w:rsidR="003D1579">
          <w:rPr>
            <w:noProof/>
            <w:webHidden/>
          </w:rPr>
          <w:fldChar w:fldCharType="separate"/>
        </w:r>
        <w:r w:rsidR="003D1579">
          <w:rPr>
            <w:noProof/>
            <w:webHidden/>
          </w:rPr>
          <w:t>162</w:t>
        </w:r>
        <w:r w:rsidR="003D1579">
          <w:rPr>
            <w:noProof/>
            <w:webHidden/>
          </w:rPr>
          <w:fldChar w:fldCharType="end"/>
        </w:r>
      </w:hyperlink>
    </w:p>
    <w:p w:rsidR="003D1579" w:rsidRDefault="00A06375">
      <w:pPr>
        <w:pStyle w:val="23"/>
        <w:rPr>
          <w:rFonts w:asciiTheme="minorHAnsi" w:eastAsiaTheme="minorEastAsia" w:hAnsiTheme="minorHAnsi" w:cstheme="minorBidi"/>
          <w:noProof/>
          <w:sz w:val="22"/>
          <w:szCs w:val="22"/>
          <w:lang w:eastAsia="ru-RU"/>
        </w:rPr>
      </w:pPr>
      <w:hyperlink w:anchor="_Toc121588548" w:history="1">
        <w:r w:rsidR="003D1579" w:rsidRPr="00AA5B5F">
          <w:rPr>
            <w:rStyle w:val="aff1"/>
            <w:noProof/>
            <w:lang w:eastAsia="ru-RU"/>
          </w:rPr>
          <w:t xml:space="preserve">8.2 </w:t>
        </w:r>
        <w:r w:rsidR="003D1579" w:rsidRPr="00AA5B5F">
          <w:rPr>
            <w:rStyle w:val="aff1"/>
            <w:noProof/>
          </w:rPr>
          <w:t>Предложения</w:t>
        </w:r>
        <w:r w:rsidR="003D1579" w:rsidRPr="00AA5B5F">
          <w:rPr>
            <w:rStyle w:val="aff1"/>
            <w:noProof/>
            <w:lang w:eastAsia="ru-RU"/>
          </w:rPr>
          <w:t xml:space="preserve">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округа</w:t>
        </w:r>
        <w:r w:rsidR="003D1579">
          <w:rPr>
            <w:noProof/>
            <w:webHidden/>
          </w:rPr>
          <w:tab/>
        </w:r>
        <w:r w:rsidR="003D1579">
          <w:rPr>
            <w:noProof/>
            <w:webHidden/>
          </w:rPr>
          <w:fldChar w:fldCharType="begin"/>
        </w:r>
        <w:r w:rsidR="003D1579">
          <w:rPr>
            <w:noProof/>
            <w:webHidden/>
          </w:rPr>
          <w:instrText xml:space="preserve"> PAGEREF _Toc121588548 \h </w:instrText>
        </w:r>
        <w:r w:rsidR="003D1579">
          <w:rPr>
            <w:noProof/>
            <w:webHidden/>
          </w:rPr>
        </w:r>
        <w:r w:rsidR="003D1579">
          <w:rPr>
            <w:noProof/>
            <w:webHidden/>
          </w:rPr>
          <w:fldChar w:fldCharType="separate"/>
        </w:r>
        <w:r w:rsidR="003D1579">
          <w:rPr>
            <w:noProof/>
            <w:webHidden/>
          </w:rPr>
          <w:t>162</w:t>
        </w:r>
        <w:r w:rsidR="003D1579">
          <w:rPr>
            <w:noProof/>
            <w:webHidden/>
          </w:rPr>
          <w:fldChar w:fldCharType="end"/>
        </w:r>
      </w:hyperlink>
    </w:p>
    <w:p w:rsidR="003D1579" w:rsidRDefault="00A06375">
      <w:pPr>
        <w:pStyle w:val="23"/>
        <w:rPr>
          <w:rFonts w:asciiTheme="minorHAnsi" w:eastAsiaTheme="minorEastAsia" w:hAnsiTheme="minorHAnsi" w:cstheme="minorBidi"/>
          <w:noProof/>
          <w:sz w:val="22"/>
          <w:szCs w:val="22"/>
          <w:lang w:eastAsia="ru-RU"/>
        </w:rPr>
      </w:pPr>
      <w:hyperlink w:anchor="_Toc121588549" w:history="1">
        <w:r w:rsidR="003D1579" w:rsidRPr="00AA5B5F">
          <w:rPr>
            <w:rStyle w:val="aff1"/>
            <w:noProof/>
            <w:lang w:eastAsia="ru-RU"/>
          </w:rPr>
          <w:t xml:space="preserve">8.3 </w:t>
        </w:r>
        <w:r w:rsidR="003D1579" w:rsidRPr="00AA5B5F">
          <w:rPr>
            <w:rStyle w:val="aff1"/>
            <w:noProof/>
          </w:rPr>
          <w:t>Предложения</w:t>
        </w:r>
        <w:r w:rsidR="003D1579" w:rsidRPr="00AA5B5F">
          <w:rPr>
            <w:rStyle w:val="aff1"/>
            <w:noProof/>
            <w:lang w:eastAsia="ru-RU"/>
          </w:rPr>
          <w:t xml:space="preserve">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3D1579">
          <w:rPr>
            <w:noProof/>
            <w:webHidden/>
          </w:rPr>
          <w:tab/>
        </w:r>
        <w:r w:rsidR="003D1579">
          <w:rPr>
            <w:noProof/>
            <w:webHidden/>
          </w:rPr>
          <w:fldChar w:fldCharType="begin"/>
        </w:r>
        <w:r w:rsidR="003D1579">
          <w:rPr>
            <w:noProof/>
            <w:webHidden/>
          </w:rPr>
          <w:instrText xml:space="preserve"> PAGEREF _Toc121588549 \h </w:instrText>
        </w:r>
        <w:r w:rsidR="003D1579">
          <w:rPr>
            <w:noProof/>
            <w:webHidden/>
          </w:rPr>
        </w:r>
        <w:r w:rsidR="003D1579">
          <w:rPr>
            <w:noProof/>
            <w:webHidden/>
          </w:rPr>
          <w:fldChar w:fldCharType="separate"/>
        </w:r>
        <w:r w:rsidR="003D1579">
          <w:rPr>
            <w:noProof/>
            <w:webHidden/>
          </w:rPr>
          <w:t>163</w:t>
        </w:r>
        <w:r w:rsidR="003D1579">
          <w:rPr>
            <w:noProof/>
            <w:webHidden/>
          </w:rPr>
          <w:fldChar w:fldCharType="end"/>
        </w:r>
      </w:hyperlink>
    </w:p>
    <w:p w:rsidR="003D1579" w:rsidRDefault="00A06375">
      <w:pPr>
        <w:pStyle w:val="23"/>
        <w:rPr>
          <w:rFonts w:asciiTheme="minorHAnsi" w:eastAsiaTheme="minorEastAsia" w:hAnsiTheme="minorHAnsi" w:cstheme="minorBidi"/>
          <w:noProof/>
          <w:sz w:val="22"/>
          <w:szCs w:val="22"/>
          <w:lang w:eastAsia="ru-RU"/>
        </w:rPr>
      </w:pPr>
      <w:hyperlink w:anchor="_Toc121588550" w:history="1">
        <w:r w:rsidR="003D1579" w:rsidRPr="00AA5B5F">
          <w:rPr>
            <w:rStyle w:val="aff1"/>
            <w:noProof/>
          </w:rPr>
          <w:t>8.4 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3D1579">
          <w:rPr>
            <w:noProof/>
            <w:webHidden/>
          </w:rPr>
          <w:tab/>
        </w:r>
        <w:r w:rsidR="003D1579">
          <w:rPr>
            <w:noProof/>
            <w:webHidden/>
          </w:rPr>
          <w:fldChar w:fldCharType="begin"/>
        </w:r>
        <w:r w:rsidR="003D1579">
          <w:rPr>
            <w:noProof/>
            <w:webHidden/>
          </w:rPr>
          <w:instrText xml:space="preserve"> PAGEREF _Toc121588550 \h </w:instrText>
        </w:r>
        <w:r w:rsidR="003D1579">
          <w:rPr>
            <w:noProof/>
            <w:webHidden/>
          </w:rPr>
        </w:r>
        <w:r w:rsidR="003D1579">
          <w:rPr>
            <w:noProof/>
            <w:webHidden/>
          </w:rPr>
          <w:fldChar w:fldCharType="separate"/>
        </w:r>
        <w:r w:rsidR="003D1579">
          <w:rPr>
            <w:noProof/>
            <w:webHidden/>
          </w:rPr>
          <w:t>163</w:t>
        </w:r>
        <w:r w:rsidR="003D1579">
          <w:rPr>
            <w:noProof/>
            <w:webHidden/>
          </w:rPr>
          <w:fldChar w:fldCharType="end"/>
        </w:r>
      </w:hyperlink>
    </w:p>
    <w:p w:rsidR="003D1579" w:rsidRDefault="00A06375">
      <w:pPr>
        <w:pStyle w:val="23"/>
        <w:rPr>
          <w:rFonts w:asciiTheme="minorHAnsi" w:eastAsiaTheme="minorEastAsia" w:hAnsiTheme="minorHAnsi" w:cstheme="minorBidi"/>
          <w:noProof/>
          <w:sz w:val="22"/>
          <w:szCs w:val="22"/>
          <w:lang w:eastAsia="ru-RU"/>
        </w:rPr>
      </w:pPr>
      <w:hyperlink w:anchor="_Toc121588551" w:history="1">
        <w:r w:rsidR="003D1579" w:rsidRPr="00AA5B5F">
          <w:rPr>
            <w:rStyle w:val="aff1"/>
            <w:noProof/>
            <w:lang w:eastAsia="ru-RU"/>
          </w:rPr>
          <w:t xml:space="preserve">8.5 </w:t>
        </w:r>
        <w:r w:rsidR="003D1579" w:rsidRPr="00AA5B5F">
          <w:rPr>
            <w:rStyle w:val="aff1"/>
            <w:noProof/>
          </w:rPr>
          <w:t>Предложения</w:t>
        </w:r>
        <w:r w:rsidR="003D1579" w:rsidRPr="00AA5B5F">
          <w:rPr>
            <w:rStyle w:val="aff1"/>
            <w:noProof/>
            <w:lang w:eastAsia="ru-RU"/>
          </w:rPr>
          <w:t xml:space="preserve"> по строительству тепловых сетей для обеспечения нормативной надежности теплоснабжения</w:t>
        </w:r>
        <w:r w:rsidR="003D1579">
          <w:rPr>
            <w:noProof/>
            <w:webHidden/>
          </w:rPr>
          <w:tab/>
        </w:r>
        <w:r w:rsidR="003D1579">
          <w:rPr>
            <w:noProof/>
            <w:webHidden/>
          </w:rPr>
          <w:fldChar w:fldCharType="begin"/>
        </w:r>
        <w:r w:rsidR="003D1579">
          <w:rPr>
            <w:noProof/>
            <w:webHidden/>
          </w:rPr>
          <w:instrText xml:space="preserve"> PAGEREF _Toc121588551 \h </w:instrText>
        </w:r>
        <w:r w:rsidR="003D1579">
          <w:rPr>
            <w:noProof/>
            <w:webHidden/>
          </w:rPr>
        </w:r>
        <w:r w:rsidR="003D1579">
          <w:rPr>
            <w:noProof/>
            <w:webHidden/>
          </w:rPr>
          <w:fldChar w:fldCharType="separate"/>
        </w:r>
        <w:r w:rsidR="003D1579">
          <w:rPr>
            <w:noProof/>
            <w:webHidden/>
          </w:rPr>
          <w:t>163</w:t>
        </w:r>
        <w:r w:rsidR="003D1579">
          <w:rPr>
            <w:noProof/>
            <w:webHidden/>
          </w:rPr>
          <w:fldChar w:fldCharType="end"/>
        </w:r>
      </w:hyperlink>
    </w:p>
    <w:p w:rsidR="003D1579" w:rsidRDefault="00A06375">
      <w:pPr>
        <w:pStyle w:val="23"/>
        <w:rPr>
          <w:rFonts w:asciiTheme="minorHAnsi" w:eastAsiaTheme="minorEastAsia" w:hAnsiTheme="minorHAnsi" w:cstheme="minorBidi"/>
          <w:noProof/>
          <w:sz w:val="22"/>
          <w:szCs w:val="22"/>
          <w:lang w:eastAsia="ru-RU"/>
        </w:rPr>
      </w:pPr>
      <w:hyperlink w:anchor="_Toc121588552" w:history="1">
        <w:r w:rsidR="003D1579" w:rsidRPr="00AA5B5F">
          <w:rPr>
            <w:rStyle w:val="aff1"/>
            <w:noProof/>
            <w:lang w:eastAsia="ru-RU"/>
          </w:rPr>
          <w:t xml:space="preserve">8.6 </w:t>
        </w:r>
        <w:r w:rsidR="003D1579" w:rsidRPr="00AA5B5F">
          <w:rPr>
            <w:rStyle w:val="aff1"/>
            <w:noProof/>
          </w:rPr>
          <w:t>Предложения</w:t>
        </w:r>
        <w:r w:rsidR="003D1579" w:rsidRPr="00AA5B5F">
          <w:rPr>
            <w:rStyle w:val="aff1"/>
            <w:noProof/>
            <w:lang w:eastAsia="ru-RU"/>
          </w:rPr>
          <w:t xml:space="preserve">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r w:rsidR="003D1579">
          <w:rPr>
            <w:noProof/>
            <w:webHidden/>
          </w:rPr>
          <w:tab/>
        </w:r>
        <w:r w:rsidR="003D1579">
          <w:rPr>
            <w:noProof/>
            <w:webHidden/>
          </w:rPr>
          <w:fldChar w:fldCharType="begin"/>
        </w:r>
        <w:r w:rsidR="003D1579">
          <w:rPr>
            <w:noProof/>
            <w:webHidden/>
          </w:rPr>
          <w:instrText xml:space="preserve"> PAGEREF _Toc121588552 \h </w:instrText>
        </w:r>
        <w:r w:rsidR="003D1579">
          <w:rPr>
            <w:noProof/>
            <w:webHidden/>
          </w:rPr>
        </w:r>
        <w:r w:rsidR="003D1579">
          <w:rPr>
            <w:noProof/>
            <w:webHidden/>
          </w:rPr>
          <w:fldChar w:fldCharType="separate"/>
        </w:r>
        <w:r w:rsidR="003D1579">
          <w:rPr>
            <w:noProof/>
            <w:webHidden/>
          </w:rPr>
          <w:t>164</w:t>
        </w:r>
        <w:r w:rsidR="003D1579">
          <w:rPr>
            <w:noProof/>
            <w:webHidden/>
          </w:rPr>
          <w:fldChar w:fldCharType="end"/>
        </w:r>
      </w:hyperlink>
    </w:p>
    <w:p w:rsidR="003D1579" w:rsidRDefault="00A06375">
      <w:pPr>
        <w:pStyle w:val="23"/>
        <w:rPr>
          <w:rFonts w:asciiTheme="minorHAnsi" w:eastAsiaTheme="minorEastAsia" w:hAnsiTheme="minorHAnsi" w:cstheme="minorBidi"/>
          <w:noProof/>
          <w:sz w:val="22"/>
          <w:szCs w:val="22"/>
          <w:lang w:eastAsia="ru-RU"/>
        </w:rPr>
      </w:pPr>
      <w:hyperlink w:anchor="_Toc121588553" w:history="1">
        <w:r w:rsidR="003D1579" w:rsidRPr="00AA5B5F">
          <w:rPr>
            <w:rStyle w:val="aff1"/>
            <w:noProof/>
            <w:lang w:eastAsia="ru-RU"/>
          </w:rPr>
          <w:t xml:space="preserve">8.7 </w:t>
        </w:r>
        <w:r w:rsidR="003D1579" w:rsidRPr="00AA5B5F">
          <w:rPr>
            <w:rStyle w:val="aff1"/>
            <w:noProof/>
          </w:rPr>
          <w:t>Предложения</w:t>
        </w:r>
        <w:r w:rsidR="003D1579" w:rsidRPr="00AA5B5F">
          <w:rPr>
            <w:rStyle w:val="aff1"/>
            <w:noProof/>
            <w:lang w:eastAsia="ru-RU"/>
          </w:rPr>
          <w:t xml:space="preserve"> по реконструкции и (или) модернизации тепловых сетей, подлежащих замене в связи с исчерпанием эксплуатационного ресурса</w:t>
        </w:r>
        <w:r w:rsidR="003D1579">
          <w:rPr>
            <w:noProof/>
            <w:webHidden/>
          </w:rPr>
          <w:tab/>
        </w:r>
        <w:r w:rsidR="003D1579">
          <w:rPr>
            <w:noProof/>
            <w:webHidden/>
          </w:rPr>
          <w:fldChar w:fldCharType="begin"/>
        </w:r>
        <w:r w:rsidR="003D1579">
          <w:rPr>
            <w:noProof/>
            <w:webHidden/>
          </w:rPr>
          <w:instrText xml:space="preserve"> PAGEREF _Toc121588553 \h </w:instrText>
        </w:r>
        <w:r w:rsidR="003D1579">
          <w:rPr>
            <w:noProof/>
            <w:webHidden/>
          </w:rPr>
        </w:r>
        <w:r w:rsidR="003D1579">
          <w:rPr>
            <w:noProof/>
            <w:webHidden/>
          </w:rPr>
          <w:fldChar w:fldCharType="separate"/>
        </w:r>
        <w:r w:rsidR="003D1579">
          <w:rPr>
            <w:noProof/>
            <w:webHidden/>
          </w:rPr>
          <w:t>164</w:t>
        </w:r>
        <w:r w:rsidR="003D1579">
          <w:rPr>
            <w:noProof/>
            <w:webHidden/>
          </w:rPr>
          <w:fldChar w:fldCharType="end"/>
        </w:r>
      </w:hyperlink>
    </w:p>
    <w:p w:rsidR="003D1579" w:rsidRDefault="00A06375">
      <w:pPr>
        <w:pStyle w:val="23"/>
        <w:rPr>
          <w:rFonts w:asciiTheme="minorHAnsi" w:eastAsiaTheme="minorEastAsia" w:hAnsiTheme="minorHAnsi" w:cstheme="minorBidi"/>
          <w:noProof/>
          <w:sz w:val="22"/>
          <w:szCs w:val="22"/>
          <w:lang w:eastAsia="ru-RU"/>
        </w:rPr>
      </w:pPr>
      <w:hyperlink w:anchor="_Toc121588554" w:history="1">
        <w:r w:rsidR="003D1579" w:rsidRPr="00AA5B5F">
          <w:rPr>
            <w:rStyle w:val="aff1"/>
            <w:noProof/>
            <w:lang w:eastAsia="ru-RU"/>
          </w:rPr>
          <w:t xml:space="preserve">8.8 </w:t>
        </w:r>
        <w:r w:rsidR="003D1579" w:rsidRPr="00AA5B5F">
          <w:rPr>
            <w:rStyle w:val="aff1"/>
            <w:noProof/>
          </w:rPr>
          <w:t>Предложения</w:t>
        </w:r>
        <w:r w:rsidR="003D1579" w:rsidRPr="00AA5B5F">
          <w:rPr>
            <w:rStyle w:val="aff1"/>
            <w:noProof/>
            <w:lang w:eastAsia="ru-RU"/>
          </w:rPr>
          <w:t xml:space="preserve"> по строительству, реконструкции и (или) модернизации насосных станций</w:t>
        </w:r>
        <w:r w:rsidR="003D1579">
          <w:rPr>
            <w:noProof/>
            <w:webHidden/>
          </w:rPr>
          <w:tab/>
        </w:r>
        <w:r w:rsidR="003D1579">
          <w:rPr>
            <w:noProof/>
            <w:webHidden/>
          </w:rPr>
          <w:fldChar w:fldCharType="begin"/>
        </w:r>
        <w:r w:rsidR="003D1579">
          <w:rPr>
            <w:noProof/>
            <w:webHidden/>
          </w:rPr>
          <w:instrText xml:space="preserve"> PAGEREF _Toc121588554 \h </w:instrText>
        </w:r>
        <w:r w:rsidR="003D1579">
          <w:rPr>
            <w:noProof/>
            <w:webHidden/>
          </w:rPr>
        </w:r>
        <w:r w:rsidR="003D1579">
          <w:rPr>
            <w:noProof/>
            <w:webHidden/>
          </w:rPr>
          <w:fldChar w:fldCharType="separate"/>
        </w:r>
        <w:r w:rsidR="003D1579">
          <w:rPr>
            <w:noProof/>
            <w:webHidden/>
          </w:rPr>
          <w:t>165</w:t>
        </w:r>
        <w:r w:rsidR="003D1579">
          <w:rPr>
            <w:noProof/>
            <w:webHidden/>
          </w:rPr>
          <w:fldChar w:fldCharType="end"/>
        </w:r>
      </w:hyperlink>
    </w:p>
    <w:p w:rsidR="003D1579" w:rsidRDefault="00A06375">
      <w:pPr>
        <w:pStyle w:val="23"/>
        <w:rPr>
          <w:rFonts w:asciiTheme="minorHAnsi" w:eastAsiaTheme="minorEastAsia" w:hAnsiTheme="minorHAnsi" w:cstheme="minorBidi"/>
          <w:noProof/>
          <w:sz w:val="22"/>
          <w:szCs w:val="22"/>
          <w:lang w:eastAsia="ru-RU"/>
        </w:rPr>
      </w:pPr>
      <w:hyperlink w:anchor="_Toc121588555" w:history="1">
        <w:r w:rsidR="003D1579" w:rsidRPr="00AA5B5F">
          <w:rPr>
            <w:rStyle w:val="aff1"/>
            <w:noProof/>
          </w:rPr>
          <w:t>8.9 Состав изменений выполненных в доработанной и (или) актуализированной схеме теплоснабжения</w:t>
        </w:r>
        <w:r w:rsidR="003D1579">
          <w:rPr>
            <w:noProof/>
            <w:webHidden/>
          </w:rPr>
          <w:tab/>
        </w:r>
        <w:r w:rsidR="003D1579">
          <w:rPr>
            <w:noProof/>
            <w:webHidden/>
          </w:rPr>
          <w:fldChar w:fldCharType="begin"/>
        </w:r>
        <w:r w:rsidR="003D1579">
          <w:rPr>
            <w:noProof/>
            <w:webHidden/>
          </w:rPr>
          <w:instrText xml:space="preserve"> PAGEREF _Toc121588555 \h </w:instrText>
        </w:r>
        <w:r w:rsidR="003D1579">
          <w:rPr>
            <w:noProof/>
            <w:webHidden/>
          </w:rPr>
        </w:r>
        <w:r w:rsidR="003D1579">
          <w:rPr>
            <w:noProof/>
            <w:webHidden/>
          </w:rPr>
          <w:fldChar w:fldCharType="separate"/>
        </w:r>
        <w:r w:rsidR="003D1579">
          <w:rPr>
            <w:noProof/>
            <w:webHidden/>
          </w:rPr>
          <w:t>165</w:t>
        </w:r>
        <w:r w:rsidR="003D1579">
          <w:rPr>
            <w:noProof/>
            <w:webHidden/>
          </w:rPr>
          <w:fldChar w:fldCharType="end"/>
        </w:r>
      </w:hyperlink>
    </w:p>
    <w:p w:rsidR="003D1579" w:rsidRDefault="00A06375">
      <w:pPr>
        <w:pStyle w:val="14"/>
        <w:rPr>
          <w:rFonts w:asciiTheme="minorHAnsi" w:eastAsiaTheme="minorEastAsia" w:hAnsiTheme="minorHAnsi" w:cstheme="minorBidi"/>
          <w:sz w:val="22"/>
          <w:szCs w:val="22"/>
          <w:lang w:eastAsia="ru-RU"/>
        </w:rPr>
      </w:pPr>
      <w:hyperlink w:anchor="_Toc121588556" w:history="1">
        <w:r w:rsidR="003D1579" w:rsidRPr="00AA5B5F">
          <w:rPr>
            <w:rStyle w:val="aff1"/>
          </w:rPr>
          <w:t xml:space="preserve">ГЛАВА 9 </w:t>
        </w:r>
        <w:r w:rsidR="003D1579" w:rsidRPr="00AA5B5F">
          <w:rPr>
            <w:rStyle w:val="aff1"/>
            <w:shd w:val="clear" w:color="auto" w:fill="FFFFFF"/>
          </w:rPr>
          <w:t>Предложения по переводу открытых систем теплоснабжения (горячего водоснабжения), отдельных участков таких систем на закрытые системы горячего водоснабжения</w:t>
        </w:r>
        <w:r w:rsidR="003D1579">
          <w:rPr>
            <w:webHidden/>
          </w:rPr>
          <w:tab/>
        </w:r>
        <w:r w:rsidR="003D1579">
          <w:rPr>
            <w:webHidden/>
          </w:rPr>
          <w:fldChar w:fldCharType="begin"/>
        </w:r>
        <w:r w:rsidR="003D1579">
          <w:rPr>
            <w:webHidden/>
          </w:rPr>
          <w:instrText xml:space="preserve"> PAGEREF _Toc121588556 \h </w:instrText>
        </w:r>
        <w:r w:rsidR="003D1579">
          <w:rPr>
            <w:webHidden/>
          </w:rPr>
        </w:r>
        <w:r w:rsidR="003D1579">
          <w:rPr>
            <w:webHidden/>
          </w:rPr>
          <w:fldChar w:fldCharType="separate"/>
        </w:r>
        <w:r w:rsidR="003D1579">
          <w:rPr>
            <w:webHidden/>
          </w:rPr>
          <w:t>166</w:t>
        </w:r>
        <w:r w:rsidR="003D1579">
          <w:rPr>
            <w:webHidden/>
          </w:rPr>
          <w:fldChar w:fldCharType="end"/>
        </w:r>
      </w:hyperlink>
    </w:p>
    <w:p w:rsidR="003D1579" w:rsidRDefault="00A06375">
      <w:pPr>
        <w:pStyle w:val="23"/>
        <w:rPr>
          <w:rFonts w:asciiTheme="minorHAnsi" w:eastAsiaTheme="minorEastAsia" w:hAnsiTheme="minorHAnsi" w:cstheme="minorBidi"/>
          <w:noProof/>
          <w:sz w:val="22"/>
          <w:szCs w:val="22"/>
          <w:lang w:eastAsia="ru-RU"/>
        </w:rPr>
      </w:pPr>
      <w:hyperlink w:anchor="_Toc121588557" w:history="1">
        <w:r w:rsidR="003D1579" w:rsidRPr="00AA5B5F">
          <w:rPr>
            <w:rStyle w:val="aff1"/>
            <w:noProof/>
            <w:lang w:eastAsia="zh-CN"/>
          </w:rPr>
          <w:t>9.1 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отдельным участкам такой системы, на закрытую систему горячего водоснабжения</w:t>
        </w:r>
        <w:r w:rsidR="003D1579">
          <w:rPr>
            <w:noProof/>
            <w:webHidden/>
          </w:rPr>
          <w:tab/>
        </w:r>
        <w:r w:rsidR="003D1579">
          <w:rPr>
            <w:noProof/>
            <w:webHidden/>
          </w:rPr>
          <w:fldChar w:fldCharType="begin"/>
        </w:r>
        <w:r w:rsidR="003D1579">
          <w:rPr>
            <w:noProof/>
            <w:webHidden/>
          </w:rPr>
          <w:instrText xml:space="preserve"> PAGEREF _Toc121588557 \h </w:instrText>
        </w:r>
        <w:r w:rsidR="003D1579">
          <w:rPr>
            <w:noProof/>
            <w:webHidden/>
          </w:rPr>
        </w:r>
        <w:r w:rsidR="003D1579">
          <w:rPr>
            <w:noProof/>
            <w:webHidden/>
          </w:rPr>
          <w:fldChar w:fldCharType="separate"/>
        </w:r>
        <w:r w:rsidR="003D1579">
          <w:rPr>
            <w:noProof/>
            <w:webHidden/>
          </w:rPr>
          <w:t>166</w:t>
        </w:r>
        <w:r w:rsidR="003D1579">
          <w:rPr>
            <w:noProof/>
            <w:webHidden/>
          </w:rPr>
          <w:fldChar w:fldCharType="end"/>
        </w:r>
      </w:hyperlink>
    </w:p>
    <w:p w:rsidR="003D1579" w:rsidRDefault="00A06375">
      <w:pPr>
        <w:pStyle w:val="23"/>
        <w:rPr>
          <w:rFonts w:asciiTheme="minorHAnsi" w:eastAsiaTheme="minorEastAsia" w:hAnsiTheme="minorHAnsi" w:cstheme="minorBidi"/>
          <w:noProof/>
          <w:sz w:val="22"/>
          <w:szCs w:val="22"/>
          <w:lang w:eastAsia="ru-RU"/>
        </w:rPr>
      </w:pPr>
      <w:hyperlink w:anchor="_Toc121588558" w:history="1">
        <w:r w:rsidR="003D1579" w:rsidRPr="00AA5B5F">
          <w:rPr>
            <w:rStyle w:val="aff1"/>
            <w:noProof/>
          </w:rPr>
          <w:t>9.2 Обоснование и пересмотр графика температур теплоносителя и его расхода в открытой системе теплоснабжения (горячего водоснабжения)</w:t>
        </w:r>
        <w:r w:rsidR="003D1579">
          <w:rPr>
            <w:noProof/>
            <w:webHidden/>
          </w:rPr>
          <w:tab/>
        </w:r>
        <w:r w:rsidR="003D1579">
          <w:rPr>
            <w:noProof/>
            <w:webHidden/>
          </w:rPr>
          <w:fldChar w:fldCharType="begin"/>
        </w:r>
        <w:r w:rsidR="003D1579">
          <w:rPr>
            <w:noProof/>
            <w:webHidden/>
          </w:rPr>
          <w:instrText xml:space="preserve"> PAGEREF _Toc121588558 \h </w:instrText>
        </w:r>
        <w:r w:rsidR="003D1579">
          <w:rPr>
            <w:noProof/>
            <w:webHidden/>
          </w:rPr>
        </w:r>
        <w:r w:rsidR="003D1579">
          <w:rPr>
            <w:noProof/>
            <w:webHidden/>
          </w:rPr>
          <w:fldChar w:fldCharType="separate"/>
        </w:r>
        <w:r w:rsidR="003D1579">
          <w:rPr>
            <w:noProof/>
            <w:webHidden/>
          </w:rPr>
          <w:t>166</w:t>
        </w:r>
        <w:r w:rsidR="003D1579">
          <w:rPr>
            <w:noProof/>
            <w:webHidden/>
          </w:rPr>
          <w:fldChar w:fldCharType="end"/>
        </w:r>
      </w:hyperlink>
    </w:p>
    <w:p w:rsidR="003D1579" w:rsidRDefault="00A06375">
      <w:pPr>
        <w:pStyle w:val="23"/>
        <w:rPr>
          <w:rFonts w:asciiTheme="minorHAnsi" w:eastAsiaTheme="minorEastAsia" w:hAnsiTheme="minorHAnsi" w:cstheme="minorBidi"/>
          <w:noProof/>
          <w:sz w:val="22"/>
          <w:szCs w:val="22"/>
          <w:lang w:eastAsia="ru-RU"/>
        </w:rPr>
      </w:pPr>
      <w:hyperlink w:anchor="_Toc121588559" w:history="1">
        <w:r w:rsidR="003D1579" w:rsidRPr="00AA5B5F">
          <w:rPr>
            <w:rStyle w:val="aff1"/>
            <w:noProof/>
            <w:lang w:eastAsia="zh-CN"/>
          </w:rPr>
          <w:t>9.3 Предложения по реконструкции тепловых сетей в открытых системах теплоснабжения (горячего водоснабжения), на отдельных участках таких систем, обеспечивающих передачу тепловой энергии к потребителям</w:t>
        </w:r>
        <w:r w:rsidR="003D1579">
          <w:rPr>
            <w:noProof/>
            <w:webHidden/>
          </w:rPr>
          <w:tab/>
        </w:r>
        <w:r w:rsidR="003D1579">
          <w:rPr>
            <w:noProof/>
            <w:webHidden/>
          </w:rPr>
          <w:fldChar w:fldCharType="begin"/>
        </w:r>
        <w:r w:rsidR="003D1579">
          <w:rPr>
            <w:noProof/>
            <w:webHidden/>
          </w:rPr>
          <w:instrText xml:space="preserve"> PAGEREF _Toc121588559 \h </w:instrText>
        </w:r>
        <w:r w:rsidR="003D1579">
          <w:rPr>
            <w:noProof/>
            <w:webHidden/>
          </w:rPr>
        </w:r>
        <w:r w:rsidR="003D1579">
          <w:rPr>
            <w:noProof/>
            <w:webHidden/>
          </w:rPr>
          <w:fldChar w:fldCharType="separate"/>
        </w:r>
        <w:r w:rsidR="003D1579">
          <w:rPr>
            <w:noProof/>
            <w:webHidden/>
          </w:rPr>
          <w:t>166</w:t>
        </w:r>
        <w:r w:rsidR="003D1579">
          <w:rPr>
            <w:noProof/>
            <w:webHidden/>
          </w:rPr>
          <w:fldChar w:fldCharType="end"/>
        </w:r>
      </w:hyperlink>
    </w:p>
    <w:p w:rsidR="003D1579" w:rsidRDefault="00A06375">
      <w:pPr>
        <w:pStyle w:val="23"/>
        <w:rPr>
          <w:rFonts w:asciiTheme="minorHAnsi" w:eastAsiaTheme="minorEastAsia" w:hAnsiTheme="minorHAnsi" w:cstheme="minorBidi"/>
          <w:noProof/>
          <w:sz w:val="22"/>
          <w:szCs w:val="22"/>
          <w:lang w:eastAsia="ru-RU"/>
        </w:rPr>
      </w:pPr>
      <w:hyperlink w:anchor="_Toc121588560" w:history="1">
        <w:r w:rsidR="003D1579" w:rsidRPr="00AA5B5F">
          <w:rPr>
            <w:rStyle w:val="aff1"/>
            <w:noProof/>
            <w:lang w:eastAsia="zh-CN"/>
          </w:rPr>
          <w:t>9.4 Расчет потребности инвестиций для перевода открытых систем теплоснабжения (горячего водоснабжения), отдельных участков таких систем на закрытые системы горячего водоснабжения</w:t>
        </w:r>
        <w:r w:rsidR="003D1579">
          <w:rPr>
            <w:noProof/>
            <w:webHidden/>
          </w:rPr>
          <w:tab/>
        </w:r>
        <w:r w:rsidR="003D1579">
          <w:rPr>
            <w:noProof/>
            <w:webHidden/>
          </w:rPr>
          <w:fldChar w:fldCharType="begin"/>
        </w:r>
        <w:r w:rsidR="003D1579">
          <w:rPr>
            <w:noProof/>
            <w:webHidden/>
          </w:rPr>
          <w:instrText xml:space="preserve"> PAGEREF _Toc121588560 \h </w:instrText>
        </w:r>
        <w:r w:rsidR="003D1579">
          <w:rPr>
            <w:noProof/>
            <w:webHidden/>
          </w:rPr>
        </w:r>
        <w:r w:rsidR="003D1579">
          <w:rPr>
            <w:noProof/>
            <w:webHidden/>
          </w:rPr>
          <w:fldChar w:fldCharType="separate"/>
        </w:r>
        <w:r w:rsidR="003D1579">
          <w:rPr>
            <w:noProof/>
            <w:webHidden/>
          </w:rPr>
          <w:t>166</w:t>
        </w:r>
        <w:r w:rsidR="003D1579">
          <w:rPr>
            <w:noProof/>
            <w:webHidden/>
          </w:rPr>
          <w:fldChar w:fldCharType="end"/>
        </w:r>
      </w:hyperlink>
    </w:p>
    <w:p w:rsidR="003D1579" w:rsidRDefault="00A06375">
      <w:pPr>
        <w:pStyle w:val="23"/>
        <w:rPr>
          <w:rFonts w:asciiTheme="minorHAnsi" w:eastAsiaTheme="minorEastAsia" w:hAnsiTheme="minorHAnsi" w:cstheme="minorBidi"/>
          <w:noProof/>
          <w:sz w:val="22"/>
          <w:szCs w:val="22"/>
          <w:lang w:eastAsia="ru-RU"/>
        </w:rPr>
      </w:pPr>
      <w:hyperlink w:anchor="_Toc121588561" w:history="1">
        <w:r w:rsidR="003D1579" w:rsidRPr="00AA5B5F">
          <w:rPr>
            <w:rStyle w:val="aff1"/>
            <w:noProof/>
            <w:lang w:eastAsia="zh-CN"/>
          </w:rPr>
          <w:t>9.5 Оценка экономической эффективности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r w:rsidR="003D1579">
          <w:rPr>
            <w:noProof/>
            <w:webHidden/>
          </w:rPr>
          <w:tab/>
        </w:r>
        <w:r w:rsidR="003D1579">
          <w:rPr>
            <w:noProof/>
            <w:webHidden/>
          </w:rPr>
          <w:fldChar w:fldCharType="begin"/>
        </w:r>
        <w:r w:rsidR="003D1579">
          <w:rPr>
            <w:noProof/>
            <w:webHidden/>
          </w:rPr>
          <w:instrText xml:space="preserve"> PAGEREF _Toc121588561 \h </w:instrText>
        </w:r>
        <w:r w:rsidR="003D1579">
          <w:rPr>
            <w:noProof/>
            <w:webHidden/>
          </w:rPr>
        </w:r>
        <w:r w:rsidR="003D1579">
          <w:rPr>
            <w:noProof/>
            <w:webHidden/>
          </w:rPr>
          <w:fldChar w:fldCharType="separate"/>
        </w:r>
        <w:r w:rsidR="003D1579">
          <w:rPr>
            <w:noProof/>
            <w:webHidden/>
          </w:rPr>
          <w:t>166</w:t>
        </w:r>
        <w:r w:rsidR="003D1579">
          <w:rPr>
            <w:noProof/>
            <w:webHidden/>
          </w:rPr>
          <w:fldChar w:fldCharType="end"/>
        </w:r>
      </w:hyperlink>
    </w:p>
    <w:p w:rsidR="003D1579" w:rsidRDefault="00A06375">
      <w:pPr>
        <w:pStyle w:val="23"/>
        <w:rPr>
          <w:rFonts w:asciiTheme="minorHAnsi" w:eastAsiaTheme="minorEastAsia" w:hAnsiTheme="minorHAnsi" w:cstheme="minorBidi"/>
          <w:noProof/>
          <w:sz w:val="22"/>
          <w:szCs w:val="22"/>
          <w:lang w:eastAsia="ru-RU"/>
        </w:rPr>
      </w:pPr>
      <w:hyperlink w:anchor="_Toc121588562" w:history="1">
        <w:r w:rsidR="003D1579" w:rsidRPr="00AA5B5F">
          <w:rPr>
            <w:rStyle w:val="aff1"/>
            <w:noProof/>
            <w:lang w:eastAsia="zh-CN"/>
          </w:rPr>
          <w:t>9.6 Расчет ценовых (тарифных) последствий для потребителей в случае реализации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r w:rsidR="003D1579">
          <w:rPr>
            <w:noProof/>
            <w:webHidden/>
          </w:rPr>
          <w:tab/>
        </w:r>
        <w:r w:rsidR="003D1579">
          <w:rPr>
            <w:noProof/>
            <w:webHidden/>
          </w:rPr>
          <w:fldChar w:fldCharType="begin"/>
        </w:r>
        <w:r w:rsidR="003D1579">
          <w:rPr>
            <w:noProof/>
            <w:webHidden/>
          </w:rPr>
          <w:instrText xml:space="preserve"> PAGEREF _Toc121588562 \h </w:instrText>
        </w:r>
        <w:r w:rsidR="003D1579">
          <w:rPr>
            <w:noProof/>
            <w:webHidden/>
          </w:rPr>
        </w:r>
        <w:r w:rsidR="003D1579">
          <w:rPr>
            <w:noProof/>
            <w:webHidden/>
          </w:rPr>
          <w:fldChar w:fldCharType="separate"/>
        </w:r>
        <w:r w:rsidR="003D1579">
          <w:rPr>
            <w:noProof/>
            <w:webHidden/>
          </w:rPr>
          <w:t>166</w:t>
        </w:r>
        <w:r w:rsidR="003D1579">
          <w:rPr>
            <w:noProof/>
            <w:webHidden/>
          </w:rPr>
          <w:fldChar w:fldCharType="end"/>
        </w:r>
      </w:hyperlink>
    </w:p>
    <w:p w:rsidR="003D1579" w:rsidRDefault="00A06375">
      <w:pPr>
        <w:pStyle w:val="14"/>
        <w:rPr>
          <w:rFonts w:asciiTheme="minorHAnsi" w:eastAsiaTheme="minorEastAsia" w:hAnsiTheme="minorHAnsi" w:cstheme="minorBidi"/>
          <w:sz w:val="22"/>
          <w:szCs w:val="22"/>
          <w:lang w:eastAsia="ru-RU"/>
        </w:rPr>
      </w:pPr>
      <w:hyperlink w:anchor="_Toc121588563" w:history="1">
        <w:r w:rsidR="003D1579" w:rsidRPr="00AA5B5F">
          <w:rPr>
            <w:rStyle w:val="aff1"/>
          </w:rPr>
          <w:t>ГЛАВА 10 Перспективные топливные балансы</w:t>
        </w:r>
        <w:r w:rsidR="003D1579">
          <w:rPr>
            <w:webHidden/>
          </w:rPr>
          <w:tab/>
        </w:r>
        <w:r w:rsidR="003D1579">
          <w:rPr>
            <w:webHidden/>
          </w:rPr>
          <w:fldChar w:fldCharType="begin"/>
        </w:r>
        <w:r w:rsidR="003D1579">
          <w:rPr>
            <w:webHidden/>
          </w:rPr>
          <w:instrText xml:space="preserve"> PAGEREF _Toc121588563 \h </w:instrText>
        </w:r>
        <w:r w:rsidR="003D1579">
          <w:rPr>
            <w:webHidden/>
          </w:rPr>
        </w:r>
        <w:r w:rsidR="003D1579">
          <w:rPr>
            <w:webHidden/>
          </w:rPr>
          <w:fldChar w:fldCharType="separate"/>
        </w:r>
        <w:r w:rsidR="003D1579">
          <w:rPr>
            <w:webHidden/>
          </w:rPr>
          <w:t>167</w:t>
        </w:r>
        <w:r w:rsidR="003D1579">
          <w:rPr>
            <w:webHidden/>
          </w:rPr>
          <w:fldChar w:fldCharType="end"/>
        </w:r>
      </w:hyperlink>
    </w:p>
    <w:p w:rsidR="003D1579" w:rsidRDefault="00A06375">
      <w:pPr>
        <w:pStyle w:val="23"/>
        <w:rPr>
          <w:rFonts w:asciiTheme="minorHAnsi" w:eastAsiaTheme="minorEastAsia" w:hAnsiTheme="minorHAnsi" w:cstheme="minorBidi"/>
          <w:noProof/>
          <w:sz w:val="22"/>
          <w:szCs w:val="22"/>
          <w:lang w:eastAsia="ru-RU"/>
        </w:rPr>
      </w:pPr>
      <w:hyperlink w:anchor="_Toc121588564" w:history="1">
        <w:r w:rsidR="003D1579" w:rsidRPr="00AA5B5F">
          <w:rPr>
            <w:rStyle w:val="aff1"/>
            <w:noProof/>
            <w:lang w:eastAsia="ru-RU"/>
          </w:rPr>
          <w:t>10.1 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округа</w:t>
        </w:r>
        <w:r w:rsidR="003D1579">
          <w:rPr>
            <w:noProof/>
            <w:webHidden/>
          </w:rPr>
          <w:tab/>
        </w:r>
        <w:r w:rsidR="003D1579">
          <w:rPr>
            <w:noProof/>
            <w:webHidden/>
          </w:rPr>
          <w:fldChar w:fldCharType="begin"/>
        </w:r>
        <w:r w:rsidR="003D1579">
          <w:rPr>
            <w:noProof/>
            <w:webHidden/>
          </w:rPr>
          <w:instrText xml:space="preserve"> PAGEREF _Toc121588564 \h </w:instrText>
        </w:r>
        <w:r w:rsidR="003D1579">
          <w:rPr>
            <w:noProof/>
            <w:webHidden/>
          </w:rPr>
        </w:r>
        <w:r w:rsidR="003D1579">
          <w:rPr>
            <w:noProof/>
            <w:webHidden/>
          </w:rPr>
          <w:fldChar w:fldCharType="separate"/>
        </w:r>
        <w:r w:rsidR="003D1579">
          <w:rPr>
            <w:noProof/>
            <w:webHidden/>
          </w:rPr>
          <w:t>167</w:t>
        </w:r>
        <w:r w:rsidR="003D1579">
          <w:rPr>
            <w:noProof/>
            <w:webHidden/>
          </w:rPr>
          <w:fldChar w:fldCharType="end"/>
        </w:r>
      </w:hyperlink>
    </w:p>
    <w:p w:rsidR="003D1579" w:rsidRDefault="00A06375">
      <w:pPr>
        <w:pStyle w:val="23"/>
        <w:rPr>
          <w:rFonts w:asciiTheme="minorHAnsi" w:eastAsiaTheme="minorEastAsia" w:hAnsiTheme="minorHAnsi" w:cstheme="minorBidi"/>
          <w:noProof/>
          <w:sz w:val="22"/>
          <w:szCs w:val="22"/>
          <w:lang w:eastAsia="ru-RU"/>
        </w:rPr>
      </w:pPr>
      <w:hyperlink w:anchor="_Toc121588565" w:history="1">
        <w:r w:rsidR="003D1579" w:rsidRPr="00AA5B5F">
          <w:rPr>
            <w:rStyle w:val="aff1"/>
            <w:noProof/>
            <w:lang w:eastAsia="ru-RU"/>
          </w:rPr>
          <w:t>10.2 Результаты расчетов по каждому источнику тепловой энергии нормативных запасов топлива</w:t>
        </w:r>
        <w:r w:rsidR="003D1579">
          <w:rPr>
            <w:noProof/>
            <w:webHidden/>
          </w:rPr>
          <w:tab/>
        </w:r>
        <w:r w:rsidR="003D1579">
          <w:rPr>
            <w:noProof/>
            <w:webHidden/>
          </w:rPr>
          <w:fldChar w:fldCharType="begin"/>
        </w:r>
        <w:r w:rsidR="003D1579">
          <w:rPr>
            <w:noProof/>
            <w:webHidden/>
          </w:rPr>
          <w:instrText xml:space="preserve"> PAGEREF _Toc121588565 \h </w:instrText>
        </w:r>
        <w:r w:rsidR="003D1579">
          <w:rPr>
            <w:noProof/>
            <w:webHidden/>
          </w:rPr>
        </w:r>
        <w:r w:rsidR="003D1579">
          <w:rPr>
            <w:noProof/>
            <w:webHidden/>
          </w:rPr>
          <w:fldChar w:fldCharType="separate"/>
        </w:r>
        <w:r w:rsidR="003D1579">
          <w:rPr>
            <w:noProof/>
            <w:webHidden/>
          </w:rPr>
          <w:t>177</w:t>
        </w:r>
        <w:r w:rsidR="003D1579">
          <w:rPr>
            <w:noProof/>
            <w:webHidden/>
          </w:rPr>
          <w:fldChar w:fldCharType="end"/>
        </w:r>
      </w:hyperlink>
    </w:p>
    <w:p w:rsidR="003D1579" w:rsidRDefault="00A06375">
      <w:pPr>
        <w:pStyle w:val="23"/>
        <w:rPr>
          <w:rFonts w:asciiTheme="minorHAnsi" w:eastAsiaTheme="minorEastAsia" w:hAnsiTheme="minorHAnsi" w:cstheme="minorBidi"/>
          <w:noProof/>
          <w:sz w:val="22"/>
          <w:szCs w:val="22"/>
          <w:lang w:eastAsia="ru-RU"/>
        </w:rPr>
      </w:pPr>
      <w:hyperlink w:anchor="_Toc121588566" w:history="1">
        <w:r w:rsidR="003D1579" w:rsidRPr="00AA5B5F">
          <w:rPr>
            <w:rStyle w:val="aff1"/>
            <w:noProof/>
          </w:rPr>
          <w:t xml:space="preserve">10.4 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w:t>
        </w:r>
        <w:r w:rsidR="003D1579" w:rsidRPr="00AA5B5F">
          <w:rPr>
            <w:rStyle w:val="aff1"/>
            <w:noProof/>
          </w:rPr>
          <w:lastRenderedPageBreak/>
          <w:t>значение низшей теплоты сгорания топлива, используемые для производства тепловой энергии по каждой системе теплоснабжения</w:t>
        </w:r>
        <w:r w:rsidR="003D1579">
          <w:rPr>
            <w:noProof/>
            <w:webHidden/>
          </w:rPr>
          <w:tab/>
        </w:r>
        <w:r w:rsidR="003D1579">
          <w:rPr>
            <w:noProof/>
            <w:webHidden/>
          </w:rPr>
          <w:fldChar w:fldCharType="begin"/>
        </w:r>
        <w:r w:rsidR="003D1579">
          <w:rPr>
            <w:noProof/>
            <w:webHidden/>
          </w:rPr>
          <w:instrText xml:space="preserve"> PAGEREF _Toc121588566 \h </w:instrText>
        </w:r>
        <w:r w:rsidR="003D1579">
          <w:rPr>
            <w:noProof/>
            <w:webHidden/>
          </w:rPr>
        </w:r>
        <w:r w:rsidR="003D1579">
          <w:rPr>
            <w:noProof/>
            <w:webHidden/>
          </w:rPr>
          <w:fldChar w:fldCharType="separate"/>
        </w:r>
        <w:r w:rsidR="003D1579">
          <w:rPr>
            <w:noProof/>
            <w:webHidden/>
          </w:rPr>
          <w:t>179</w:t>
        </w:r>
        <w:r w:rsidR="003D1579">
          <w:rPr>
            <w:noProof/>
            <w:webHidden/>
          </w:rPr>
          <w:fldChar w:fldCharType="end"/>
        </w:r>
      </w:hyperlink>
    </w:p>
    <w:p w:rsidR="003D1579" w:rsidRDefault="00A06375">
      <w:pPr>
        <w:pStyle w:val="23"/>
        <w:rPr>
          <w:rFonts w:asciiTheme="minorHAnsi" w:eastAsiaTheme="minorEastAsia" w:hAnsiTheme="minorHAnsi" w:cstheme="minorBidi"/>
          <w:noProof/>
          <w:sz w:val="22"/>
          <w:szCs w:val="22"/>
          <w:lang w:eastAsia="ru-RU"/>
        </w:rPr>
      </w:pPr>
      <w:hyperlink w:anchor="_Toc121588567" w:history="1">
        <w:r w:rsidR="003D1579" w:rsidRPr="00AA5B5F">
          <w:rPr>
            <w:rStyle w:val="aff1"/>
            <w:noProof/>
          </w:rPr>
          <w:t>10.5 П</w:t>
        </w:r>
        <w:r w:rsidR="003D1579" w:rsidRPr="00AA5B5F">
          <w:rPr>
            <w:rStyle w:val="aff1"/>
            <w:rFonts w:eastAsia="Microsoft YaHei"/>
            <w:noProof/>
          </w:rPr>
          <w:t>реобладающий вид топлива, определяемый по совокупности всех систем теплоснабжения, находящихся в округа</w:t>
        </w:r>
        <w:r w:rsidR="003D1579">
          <w:rPr>
            <w:noProof/>
            <w:webHidden/>
          </w:rPr>
          <w:tab/>
        </w:r>
        <w:r w:rsidR="003D1579">
          <w:rPr>
            <w:noProof/>
            <w:webHidden/>
          </w:rPr>
          <w:fldChar w:fldCharType="begin"/>
        </w:r>
        <w:r w:rsidR="003D1579">
          <w:rPr>
            <w:noProof/>
            <w:webHidden/>
          </w:rPr>
          <w:instrText xml:space="preserve"> PAGEREF _Toc121588567 \h </w:instrText>
        </w:r>
        <w:r w:rsidR="003D1579">
          <w:rPr>
            <w:noProof/>
            <w:webHidden/>
          </w:rPr>
        </w:r>
        <w:r w:rsidR="003D1579">
          <w:rPr>
            <w:noProof/>
            <w:webHidden/>
          </w:rPr>
          <w:fldChar w:fldCharType="separate"/>
        </w:r>
        <w:r w:rsidR="003D1579">
          <w:rPr>
            <w:noProof/>
            <w:webHidden/>
          </w:rPr>
          <w:t>180</w:t>
        </w:r>
        <w:r w:rsidR="003D1579">
          <w:rPr>
            <w:noProof/>
            <w:webHidden/>
          </w:rPr>
          <w:fldChar w:fldCharType="end"/>
        </w:r>
      </w:hyperlink>
    </w:p>
    <w:p w:rsidR="003D1579" w:rsidRDefault="00A06375">
      <w:pPr>
        <w:pStyle w:val="23"/>
        <w:rPr>
          <w:rFonts w:asciiTheme="minorHAnsi" w:eastAsiaTheme="minorEastAsia" w:hAnsiTheme="minorHAnsi" w:cstheme="minorBidi"/>
          <w:noProof/>
          <w:sz w:val="22"/>
          <w:szCs w:val="22"/>
          <w:lang w:eastAsia="ru-RU"/>
        </w:rPr>
      </w:pPr>
      <w:hyperlink w:anchor="_Toc121588568" w:history="1">
        <w:r w:rsidR="003D1579" w:rsidRPr="00AA5B5F">
          <w:rPr>
            <w:rStyle w:val="aff1"/>
            <w:noProof/>
          </w:rPr>
          <w:t>10.6 Приоритетное направление развития топливного баланса округа</w:t>
        </w:r>
        <w:r w:rsidR="003D1579">
          <w:rPr>
            <w:noProof/>
            <w:webHidden/>
          </w:rPr>
          <w:tab/>
        </w:r>
        <w:r w:rsidR="003D1579">
          <w:rPr>
            <w:noProof/>
            <w:webHidden/>
          </w:rPr>
          <w:fldChar w:fldCharType="begin"/>
        </w:r>
        <w:r w:rsidR="003D1579">
          <w:rPr>
            <w:noProof/>
            <w:webHidden/>
          </w:rPr>
          <w:instrText xml:space="preserve"> PAGEREF _Toc121588568 \h </w:instrText>
        </w:r>
        <w:r w:rsidR="003D1579">
          <w:rPr>
            <w:noProof/>
            <w:webHidden/>
          </w:rPr>
        </w:r>
        <w:r w:rsidR="003D1579">
          <w:rPr>
            <w:noProof/>
            <w:webHidden/>
          </w:rPr>
          <w:fldChar w:fldCharType="separate"/>
        </w:r>
        <w:r w:rsidR="003D1579">
          <w:rPr>
            <w:noProof/>
            <w:webHidden/>
          </w:rPr>
          <w:t>180</w:t>
        </w:r>
        <w:r w:rsidR="003D1579">
          <w:rPr>
            <w:noProof/>
            <w:webHidden/>
          </w:rPr>
          <w:fldChar w:fldCharType="end"/>
        </w:r>
      </w:hyperlink>
    </w:p>
    <w:p w:rsidR="003D1579" w:rsidRDefault="00A06375">
      <w:pPr>
        <w:pStyle w:val="23"/>
        <w:rPr>
          <w:rFonts w:asciiTheme="minorHAnsi" w:eastAsiaTheme="minorEastAsia" w:hAnsiTheme="minorHAnsi" w:cstheme="minorBidi"/>
          <w:noProof/>
          <w:sz w:val="22"/>
          <w:szCs w:val="22"/>
          <w:lang w:eastAsia="ru-RU"/>
        </w:rPr>
      </w:pPr>
      <w:hyperlink w:anchor="_Toc121588569" w:history="1">
        <w:r w:rsidR="003D1579" w:rsidRPr="00AA5B5F">
          <w:rPr>
            <w:rStyle w:val="aff1"/>
            <w:rFonts w:eastAsia="Microsoft YaHei"/>
            <w:noProof/>
          </w:rPr>
          <w:t>10.7 Состав изменений выполненных в доработанной и (или) актуализированной схеме теплоснабжения</w:t>
        </w:r>
        <w:r w:rsidR="003D1579">
          <w:rPr>
            <w:noProof/>
            <w:webHidden/>
          </w:rPr>
          <w:tab/>
        </w:r>
        <w:r w:rsidR="003D1579">
          <w:rPr>
            <w:noProof/>
            <w:webHidden/>
          </w:rPr>
          <w:fldChar w:fldCharType="begin"/>
        </w:r>
        <w:r w:rsidR="003D1579">
          <w:rPr>
            <w:noProof/>
            <w:webHidden/>
          </w:rPr>
          <w:instrText xml:space="preserve"> PAGEREF _Toc121588569 \h </w:instrText>
        </w:r>
        <w:r w:rsidR="003D1579">
          <w:rPr>
            <w:noProof/>
            <w:webHidden/>
          </w:rPr>
        </w:r>
        <w:r w:rsidR="003D1579">
          <w:rPr>
            <w:noProof/>
            <w:webHidden/>
          </w:rPr>
          <w:fldChar w:fldCharType="separate"/>
        </w:r>
        <w:r w:rsidR="003D1579">
          <w:rPr>
            <w:noProof/>
            <w:webHidden/>
          </w:rPr>
          <w:t>180</w:t>
        </w:r>
        <w:r w:rsidR="003D1579">
          <w:rPr>
            <w:noProof/>
            <w:webHidden/>
          </w:rPr>
          <w:fldChar w:fldCharType="end"/>
        </w:r>
      </w:hyperlink>
    </w:p>
    <w:p w:rsidR="003D1579" w:rsidRDefault="00A06375">
      <w:pPr>
        <w:pStyle w:val="14"/>
        <w:rPr>
          <w:rFonts w:asciiTheme="minorHAnsi" w:eastAsiaTheme="minorEastAsia" w:hAnsiTheme="minorHAnsi" w:cstheme="minorBidi"/>
          <w:sz w:val="22"/>
          <w:szCs w:val="22"/>
          <w:lang w:eastAsia="ru-RU"/>
        </w:rPr>
      </w:pPr>
      <w:hyperlink w:anchor="_Toc121588570" w:history="1">
        <w:r w:rsidR="003D1579" w:rsidRPr="00AA5B5F">
          <w:rPr>
            <w:rStyle w:val="aff1"/>
          </w:rPr>
          <w:t>ГЛАВА 11 Оценка надежности теплоснабжения</w:t>
        </w:r>
        <w:r w:rsidR="003D1579">
          <w:rPr>
            <w:webHidden/>
          </w:rPr>
          <w:tab/>
        </w:r>
        <w:r w:rsidR="003D1579">
          <w:rPr>
            <w:webHidden/>
          </w:rPr>
          <w:fldChar w:fldCharType="begin"/>
        </w:r>
        <w:r w:rsidR="003D1579">
          <w:rPr>
            <w:webHidden/>
          </w:rPr>
          <w:instrText xml:space="preserve"> PAGEREF _Toc121588570 \h </w:instrText>
        </w:r>
        <w:r w:rsidR="003D1579">
          <w:rPr>
            <w:webHidden/>
          </w:rPr>
        </w:r>
        <w:r w:rsidR="003D1579">
          <w:rPr>
            <w:webHidden/>
          </w:rPr>
          <w:fldChar w:fldCharType="separate"/>
        </w:r>
        <w:r w:rsidR="003D1579">
          <w:rPr>
            <w:webHidden/>
          </w:rPr>
          <w:t>181</w:t>
        </w:r>
        <w:r w:rsidR="003D1579">
          <w:rPr>
            <w:webHidden/>
          </w:rPr>
          <w:fldChar w:fldCharType="end"/>
        </w:r>
      </w:hyperlink>
    </w:p>
    <w:p w:rsidR="003D1579" w:rsidRDefault="00A06375">
      <w:pPr>
        <w:pStyle w:val="23"/>
        <w:rPr>
          <w:rFonts w:asciiTheme="minorHAnsi" w:eastAsiaTheme="minorEastAsia" w:hAnsiTheme="minorHAnsi" w:cstheme="minorBidi"/>
          <w:noProof/>
          <w:sz w:val="22"/>
          <w:szCs w:val="22"/>
          <w:lang w:eastAsia="ru-RU"/>
        </w:rPr>
      </w:pPr>
      <w:hyperlink w:anchor="_Toc121588571" w:history="1">
        <w:r w:rsidR="003D1579" w:rsidRPr="00AA5B5F">
          <w:rPr>
            <w:rStyle w:val="aff1"/>
            <w:noProof/>
            <w:lang w:eastAsia="ru-RU"/>
          </w:rPr>
          <w:t>11.1 Метод и результаты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r w:rsidR="003D1579">
          <w:rPr>
            <w:noProof/>
            <w:webHidden/>
          </w:rPr>
          <w:tab/>
        </w:r>
        <w:r w:rsidR="003D1579">
          <w:rPr>
            <w:noProof/>
            <w:webHidden/>
          </w:rPr>
          <w:fldChar w:fldCharType="begin"/>
        </w:r>
        <w:r w:rsidR="003D1579">
          <w:rPr>
            <w:noProof/>
            <w:webHidden/>
          </w:rPr>
          <w:instrText xml:space="preserve"> PAGEREF _Toc121588571 \h </w:instrText>
        </w:r>
        <w:r w:rsidR="003D1579">
          <w:rPr>
            <w:noProof/>
            <w:webHidden/>
          </w:rPr>
        </w:r>
        <w:r w:rsidR="003D1579">
          <w:rPr>
            <w:noProof/>
            <w:webHidden/>
          </w:rPr>
          <w:fldChar w:fldCharType="separate"/>
        </w:r>
        <w:r w:rsidR="003D1579">
          <w:rPr>
            <w:noProof/>
            <w:webHidden/>
          </w:rPr>
          <w:t>181</w:t>
        </w:r>
        <w:r w:rsidR="003D1579">
          <w:rPr>
            <w:noProof/>
            <w:webHidden/>
          </w:rPr>
          <w:fldChar w:fldCharType="end"/>
        </w:r>
      </w:hyperlink>
    </w:p>
    <w:p w:rsidR="003D1579" w:rsidRDefault="00A06375">
      <w:pPr>
        <w:pStyle w:val="23"/>
        <w:rPr>
          <w:rFonts w:asciiTheme="minorHAnsi" w:eastAsiaTheme="minorEastAsia" w:hAnsiTheme="minorHAnsi" w:cstheme="minorBidi"/>
          <w:noProof/>
          <w:sz w:val="22"/>
          <w:szCs w:val="22"/>
          <w:lang w:eastAsia="ru-RU"/>
        </w:rPr>
      </w:pPr>
      <w:hyperlink w:anchor="_Toc121588572" w:history="1">
        <w:r w:rsidR="003D1579" w:rsidRPr="00AA5B5F">
          <w:rPr>
            <w:rStyle w:val="aff1"/>
            <w:noProof/>
            <w:lang w:eastAsia="ru-RU"/>
          </w:rPr>
          <w:t>11.2 Метод и результаты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r w:rsidR="003D1579">
          <w:rPr>
            <w:noProof/>
            <w:webHidden/>
          </w:rPr>
          <w:tab/>
        </w:r>
        <w:r w:rsidR="003D1579">
          <w:rPr>
            <w:noProof/>
            <w:webHidden/>
          </w:rPr>
          <w:fldChar w:fldCharType="begin"/>
        </w:r>
        <w:r w:rsidR="003D1579">
          <w:rPr>
            <w:noProof/>
            <w:webHidden/>
          </w:rPr>
          <w:instrText xml:space="preserve"> PAGEREF _Toc121588572 \h </w:instrText>
        </w:r>
        <w:r w:rsidR="003D1579">
          <w:rPr>
            <w:noProof/>
            <w:webHidden/>
          </w:rPr>
        </w:r>
        <w:r w:rsidR="003D1579">
          <w:rPr>
            <w:noProof/>
            <w:webHidden/>
          </w:rPr>
          <w:fldChar w:fldCharType="separate"/>
        </w:r>
        <w:r w:rsidR="003D1579">
          <w:rPr>
            <w:noProof/>
            <w:webHidden/>
          </w:rPr>
          <w:t>183</w:t>
        </w:r>
        <w:r w:rsidR="003D1579">
          <w:rPr>
            <w:noProof/>
            <w:webHidden/>
          </w:rPr>
          <w:fldChar w:fldCharType="end"/>
        </w:r>
      </w:hyperlink>
    </w:p>
    <w:p w:rsidR="003D1579" w:rsidRDefault="00A06375">
      <w:pPr>
        <w:pStyle w:val="23"/>
        <w:rPr>
          <w:rFonts w:asciiTheme="minorHAnsi" w:eastAsiaTheme="minorEastAsia" w:hAnsiTheme="minorHAnsi" w:cstheme="minorBidi"/>
          <w:noProof/>
          <w:sz w:val="22"/>
          <w:szCs w:val="22"/>
          <w:lang w:eastAsia="ru-RU"/>
        </w:rPr>
      </w:pPr>
      <w:hyperlink w:anchor="_Toc121588573" w:history="1">
        <w:r w:rsidR="003D1579" w:rsidRPr="00AA5B5F">
          <w:rPr>
            <w:rStyle w:val="aff1"/>
            <w:noProof/>
          </w:rPr>
          <w:t>11.3 Результаты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r w:rsidR="003D1579">
          <w:rPr>
            <w:noProof/>
            <w:webHidden/>
          </w:rPr>
          <w:tab/>
        </w:r>
        <w:r w:rsidR="003D1579">
          <w:rPr>
            <w:noProof/>
            <w:webHidden/>
          </w:rPr>
          <w:fldChar w:fldCharType="begin"/>
        </w:r>
        <w:r w:rsidR="003D1579">
          <w:rPr>
            <w:noProof/>
            <w:webHidden/>
          </w:rPr>
          <w:instrText xml:space="preserve"> PAGEREF _Toc121588573 \h </w:instrText>
        </w:r>
        <w:r w:rsidR="003D1579">
          <w:rPr>
            <w:noProof/>
            <w:webHidden/>
          </w:rPr>
        </w:r>
        <w:r w:rsidR="003D1579">
          <w:rPr>
            <w:noProof/>
            <w:webHidden/>
          </w:rPr>
          <w:fldChar w:fldCharType="separate"/>
        </w:r>
        <w:r w:rsidR="003D1579">
          <w:rPr>
            <w:noProof/>
            <w:webHidden/>
          </w:rPr>
          <w:t>184</w:t>
        </w:r>
        <w:r w:rsidR="003D1579">
          <w:rPr>
            <w:noProof/>
            <w:webHidden/>
          </w:rPr>
          <w:fldChar w:fldCharType="end"/>
        </w:r>
      </w:hyperlink>
    </w:p>
    <w:p w:rsidR="003D1579" w:rsidRDefault="00A06375">
      <w:pPr>
        <w:pStyle w:val="23"/>
        <w:rPr>
          <w:rFonts w:asciiTheme="minorHAnsi" w:eastAsiaTheme="minorEastAsia" w:hAnsiTheme="minorHAnsi" w:cstheme="minorBidi"/>
          <w:noProof/>
          <w:sz w:val="22"/>
          <w:szCs w:val="22"/>
          <w:lang w:eastAsia="ru-RU"/>
        </w:rPr>
      </w:pPr>
      <w:hyperlink w:anchor="_Toc121588574" w:history="1">
        <w:r w:rsidR="003D1579" w:rsidRPr="00AA5B5F">
          <w:rPr>
            <w:rStyle w:val="aff1"/>
            <w:noProof/>
          </w:rPr>
          <w:t>11.4 Результаты оценки коэффициентов готовности теплопроводов к несению тепловой нагрузки</w:t>
        </w:r>
        <w:r w:rsidR="003D1579">
          <w:rPr>
            <w:noProof/>
            <w:webHidden/>
          </w:rPr>
          <w:tab/>
        </w:r>
        <w:r w:rsidR="003D1579">
          <w:rPr>
            <w:noProof/>
            <w:webHidden/>
          </w:rPr>
          <w:fldChar w:fldCharType="begin"/>
        </w:r>
        <w:r w:rsidR="003D1579">
          <w:rPr>
            <w:noProof/>
            <w:webHidden/>
          </w:rPr>
          <w:instrText xml:space="preserve"> PAGEREF _Toc121588574 \h </w:instrText>
        </w:r>
        <w:r w:rsidR="003D1579">
          <w:rPr>
            <w:noProof/>
            <w:webHidden/>
          </w:rPr>
        </w:r>
        <w:r w:rsidR="003D1579">
          <w:rPr>
            <w:noProof/>
            <w:webHidden/>
          </w:rPr>
          <w:fldChar w:fldCharType="separate"/>
        </w:r>
        <w:r w:rsidR="003D1579">
          <w:rPr>
            <w:noProof/>
            <w:webHidden/>
          </w:rPr>
          <w:t>184</w:t>
        </w:r>
        <w:r w:rsidR="003D1579">
          <w:rPr>
            <w:noProof/>
            <w:webHidden/>
          </w:rPr>
          <w:fldChar w:fldCharType="end"/>
        </w:r>
      </w:hyperlink>
    </w:p>
    <w:p w:rsidR="003D1579" w:rsidRDefault="00A06375">
      <w:pPr>
        <w:pStyle w:val="23"/>
        <w:rPr>
          <w:rFonts w:asciiTheme="minorHAnsi" w:eastAsiaTheme="minorEastAsia" w:hAnsiTheme="minorHAnsi" w:cstheme="minorBidi"/>
          <w:noProof/>
          <w:sz w:val="22"/>
          <w:szCs w:val="22"/>
          <w:lang w:eastAsia="ru-RU"/>
        </w:rPr>
      </w:pPr>
      <w:hyperlink w:anchor="_Toc121588575" w:history="1">
        <w:r w:rsidR="003D1579" w:rsidRPr="00AA5B5F">
          <w:rPr>
            <w:rStyle w:val="aff1"/>
            <w:noProof/>
          </w:rPr>
          <w:t>11.5 Результаты оценки недоотпуска тепловой энергии по причине отказов (аварийных ситуаций) и простоев тепловых сетей и источников тепловой энергии</w:t>
        </w:r>
        <w:r w:rsidR="003D1579">
          <w:rPr>
            <w:noProof/>
            <w:webHidden/>
          </w:rPr>
          <w:tab/>
        </w:r>
        <w:r w:rsidR="003D1579">
          <w:rPr>
            <w:noProof/>
            <w:webHidden/>
          </w:rPr>
          <w:fldChar w:fldCharType="begin"/>
        </w:r>
        <w:r w:rsidR="003D1579">
          <w:rPr>
            <w:noProof/>
            <w:webHidden/>
          </w:rPr>
          <w:instrText xml:space="preserve"> PAGEREF _Toc121588575 \h </w:instrText>
        </w:r>
        <w:r w:rsidR="003D1579">
          <w:rPr>
            <w:noProof/>
            <w:webHidden/>
          </w:rPr>
        </w:r>
        <w:r w:rsidR="003D1579">
          <w:rPr>
            <w:noProof/>
            <w:webHidden/>
          </w:rPr>
          <w:fldChar w:fldCharType="separate"/>
        </w:r>
        <w:r w:rsidR="003D1579">
          <w:rPr>
            <w:noProof/>
            <w:webHidden/>
          </w:rPr>
          <w:t>184</w:t>
        </w:r>
        <w:r w:rsidR="003D1579">
          <w:rPr>
            <w:noProof/>
            <w:webHidden/>
          </w:rPr>
          <w:fldChar w:fldCharType="end"/>
        </w:r>
      </w:hyperlink>
    </w:p>
    <w:p w:rsidR="003D1579" w:rsidRDefault="00A06375">
      <w:pPr>
        <w:pStyle w:val="23"/>
        <w:rPr>
          <w:rFonts w:asciiTheme="minorHAnsi" w:eastAsiaTheme="minorEastAsia" w:hAnsiTheme="minorHAnsi" w:cstheme="minorBidi"/>
          <w:noProof/>
          <w:sz w:val="22"/>
          <w:szCs w:val="22"/>
          <w:lang w:eastAsia="ru-RU"/>
        </w:rPr>
      </w:pPr>
      <w:hyperlink w:anchor="_Toc121588576" w:history="1">
        <w:r w:rsidR="003D1579" w:rsidRPr="00AA5B5F">
          <w:rPr>
            <w:rStyle w:val="aff1"/>
            <w:rFonts w:eastAsia="Microsoft YaHei"/>
            <w:noProof/>
          </w:rPr>
          <w:t>11.6 Состав изменений выполненных в доработанной и (или) актуализированной схеме теплоснабжения</w:t>
        </w:r>
        <w:r w:rsidR="003D1579">
          <w:rPr>
            <w:noProof/>
            <w:webHidden/>
          </w:rPr>
          <w:tab/>
        </w:r>
        <w:r w:rsidR="003D1579">
          <w:rPr>
            <w:noProof/>
            <w:webHidden/>
          </w:rPr>
          <w:fldChar w:fldCharType="begin"/>
        </w:r>
        <w:r w:rsidR="003D1579">
          <w:rPr>
            <w:noProof/>
            <w:webHidden/>
          </w:rPr>
          <w:instrText xml:space="preserve"> PAGEREF _Toc121588576 \h </w:instrText>
        </w:r>
        <w:r w:rsidR="003D1579">
          <w:rPr>
            <w:noProof/>
            <w:webHidden/>
          </w:rPr>
        </w:r>
        <w:r w:rsidR="003D1579">
          <w:rPr>
            <w:noProof/>
            <w:webHidden/>
          </w:rPr>
          <w:fldChar w:fldCharType="separate"/>
        </w:r>
        <w:r w:rsidR="003D1579">
          <w:rPr>
            <w:noProof/>
            <w:webHidden/>
          </w:rPr>
          <w:t>185</w:t>
        </w:r>
        <w:r w:rsidR="003D1579">
          <w:rPr>
            <w:noProof/>
            <w:webHidden/>
          </w:rPr>
          <w:fldChar w:fldCharType="end"/>
        </w:r>
      </w:hyperlink>
    </w:p>
    <w:p w:rsidR="003D1579" w:rsidRDefault="00A06375">
      <w:pPr>
        <w:pStyle w:val="14"/>
        <w:rPr>
          <w:rFonts w:asciiTheme="minorHAnsi" w:eastAsiaTheme="minorEastAsia" w:hAnsiTheme="minorHAnsi" w:cstheme="minorBidi"/>
          <w:sz w:val="22"/>
          <w:szCs w:val="22"/>
          <w:lang w:eastAsia="ru-RU"/>
        </w:rPr>
      </w:pPr>
      <w:hyperlink w:anchor="_Toc121588577" w:history="1">
        <w:r w:rsidR="003D1579" w:rsidRPr="00AA5B5F">
          <w:rPr>
            <w:rStyle w:val="aff1"/>
          </w:rPr>
          <w:t>ГЛАВА 12 Обоснование инвестиций в строительство, реконструкцию, техническое перевооружение и (или) модернизацию</w:t>
        </w:r>
        <w:r w:rsidR="003D1579">
          <w:rPr>
            <w:webHidden/>
          </w:rPr>
          <w:tab/>
        </w:r>
        <w:r w:rsidR="003D1579">
          <w:rPr>
            <w:webHidden/>
          </w:rPr>
          <w:fldChar w:fldCharType="begin"/>
        </w:r>
        <w:r w:rsidR="003D1579">
          <w:rPr>
            <w:webHidden/>
          </w:rPr>
          <w:instrText xml:space="preserve"> PAGEREF _Toc121588577 \h </w:instrText>
        </w:r>
        <w:r w:rsidR="003D1579">
          <w:rPr>
            <w:webHidden/>
          </w:rPr>
        </w:r>
        <w:r w:rsidR="003D1579">
          <w:rPr>
            <w:webHidden/>
          </w:rPr>
          <w:fldChar w:fldCharType="separate"/>
        </w:r>
        <w:r w:rsidR="003D1579">
          <w:rPr>
            <w:webHidden/>
          </w:rPr>
          <w:t>186</w:t>
        </w:r>
        <w:r w:rsidR="003D1579">
          <w:rPr>
            <w:webHidden/>
          </w:rPr>
          <w:fldChar w:fldCharType="end"/>
        </w:r>
      </w:hyperlink>
    </w:p>
    <w:p w:rsidR="003D1579" w:rsidRDefault="00A06375">
      <w:pPr>
        <w:pStyle w:val="23"/>
        <w:rPr>
          <w:rFonts w:asciiTheme="minorHAnsi" w:eastAsiaTheme="minorEastAsia" w:hAnsiTheme="minorHAnsi" w:cstheme="minorBidi"/>
          <w:noProof/>
          <w:sz w:val="22"/>
          <w:szCs w:val="22"/>
          <w:lang w:eastAsia="ru-RU"/>
        </w:rPr>
      </w:pPr>
      <w:hyperlink w:anchor="_Toc121588578" w:history="1">
        <w:r w:rsidR="003D1579" w:rsidRPr="00AA5B5F">
          <w:rPr>
            <w:rStyle w:val="aff1"/>
            <w:noProof/>
            <w:lang w:eastAsia="ru-RU"/>
          </w:rPr>
          <w:t>12.1 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r w:rsidR="003D1579">
          <w:rPr>
            <w:noProof/>
            <w:webHidden/>
          </w:rPr>
          <w:tab/>
        </w:r>
        <w:r w:rsidR="003D1579">
          <w:rPr>
            <w:noProof/>
            <w:webHidden/>
          </w:rPr>
          <w:fldChar w:fldCharType="begin"/>
        </w:r>
        <w:r w:rsidR="003D1579">
          <w:rPr>
            <w:noProof/>
            <w:webHidden/>
          </w:rPr>
          <w:instrText xml:space="preserve"> PAGEREF _Toc121588578 \h </w:instrText>
        </w:r>
        <w:r w:rsidR="003D1579">
          <w:rPr>
            <w:noProof/>
            <w:webHidden/>
          </w:rPr>
        </w:r>
        <w:r w:rsidR="003D1579">
          <w:rPr>
            <w:noProof/>
            <w:webHidden/>
          </w:rPr>
          <w:fldChar w:fldCharType="separate"/>
        </w:r>
        <w:r w:rsidR="003D1579">
          <w:rPr>
            <w:noProof/>
            <w:webHidden/>
          </w:rPr>
          <w:t>186</w:t>
        </w:r>
        <w:r w:rsidR="003D1579">
          <w:rPr>
            <w:noProof/>
            <w:webHidden/>
          </w:rPr>
          <w:fldChar w:fldCharType="end"/>
        </w:r>
      </w:hyperlink>
    </w:p>
    <w:p w:rsidR="003D1579" w:rsidRDefault="00A06375">
      <w:pPr>
        <w:pStyle w:val="23"/>
        <w:rPr>
          <w:rFonts w:asciiTheme="minorHAnsi" w:eastAsiaTheme="minorEastAsia" w:hAnsiTheme="minorHAnsi" w:cstheme="minorBidi"/>
          <w:noProof/>
          <w:sz w:val="22"/>
          <w:szCs w:val="22"/>
          <w:lang w:eastAsia="ru-RU"/>
        </w:rPr>
      </w:pPr>
      <w:hyperlink w:anchor="_Toc121588579" w:history="1">
        <w:r w:rsidR="003D1579" w:rsidRPr="00AA5B5F">
          <w:rPr>
            <w:rStyle w:val="aff1"/>
            <w:noProof/>
            <w:lang w:eastAsia="ru-RU"/>
          </w:rPr>
          <w:t>12.2 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r w:rsidR="003D1579">
          <w:rPr>
            <w:noProof/>
            <w:webHidden/>
          </w:rPr>
          <w:tab/>
        </w:r>
        <w:r w:rsidR="003D1579">
          <w:rPr>
            <w:noProof/>
            <w:webHidden/>
          </w:rPr>
          <w:fldChar w:fldCharType="begin"/>
        </w:r>
        <w:r w:rsidR="003D1579">
          <w:rPr>
            <w:noProof/>
            <w:webHidden/>
          </w:rPr>
          <w:instrText xml:space="preserve"> PAGEREF _Toc121588579 \h </w:instrText>
        </w:r>
        <w:r w:rsidR="003D1579">
          <w:rPr>
            <w:noProof/>
            <w:webHidden/>
          </w:rPr>
        </w:r>
        <w:r w:rsidR="003D1579">
          <w:rPr>
            <w:noProof/>
            <w:webHidden/>
          </w:rPr>
          <w:fldChar w:fldCharType="separate"/>
        </w:r>
        <w:r w:rsidR="003D1579">
          <w:rPr>
            <w:noProof/>
            <w:webHidden/>
          </w:rPr>
          <w:t>189</w:t>
        </w:r>
        <w:r w:rsidR="003D1579">
          <w:rPr>
            <w:noProof/>
            <w:webHidden/>
          </w:rPr>
          <w:fldChar w:fldCharType="end"/>
        </w:r>
      </w:hyperlink>
    </w:p>
    <w:p w:rsidR="003D1579" w:rsidRDefault="00A06375">
      <w:pPr>
        <w:pStyle w:val="23"/>
        <w:rPr>
          <w:rFonts w:asciiTheme="minorHAnsi" w:eastAsiaTheme="minorEastAsia" w:hAnsiTheme="minorHAnsi" w:cstheme="minorBidi"/>
          <w:noProof/>
          <w:sz w:val="22"/>
          <w:szCs w:val="22"/>
          <w:lang w:eastAsia="ru-RU"/>
        </w:rPr>
      </w:pPr>
      <w:hyperlink w:anchor="_Toc121588580" w:history="1">
        <w:r w:rsidR="003D1579" w:rsidRPr="00AA5B5F">
          <w:rPr>
            <w:rStyle w:val="aff1"/>
            <w:noProof/>
            <w:lang w:eastAsia="ru-RU"/>
          </w:rPr>
          <w:t>12.3 Расчеты экономической эффективности инвестиций</w:t>
        </w:r>
        <w:r w:rsidR="003D1579">
          <w:rPr>
            <w:noProof/>
            <w:webHidden/>
          </w:rPr>
          <w:tab/>
        </w:r>
        <w:r w:rsidR="003D1579">
          <w:rPr>
            <w:noProof/>
            <w:webHidden/>
          </w:rPr>
          <w:fldChar w:fldCharType="begin"/>
        </w:r>
        <w:r w:rsidR="003D1579">
          <w:rPr>
            <w:noProof/>
            <w:webHidden/>
          </w:rPr>
          <w:instrText xml:space="preserve"> PAGEREF _Toc121588580 \h </w:instrText>
        </w:r>
        <w:r w:rsidR="003D1579">
          <w:rPr>
            <w:noProof/>
            <w:webHidden/>
          </w:rPr>
        </w:r>
        <w:r w:rsidR="003D1579">
          <w:rPr>
            <w:noProof/>
            <w:webHidden/>
          </w:rPr>
          <w:fldChar w:fldCharType="separate"/>
        </w:r>
        <w:r w:rsidR="003D1579">
          <w:rPr>
            <w:noProof/>
            <w:webHidden/>
          </w:rPr>
          <w:t>189</w:t>
        </w:r>
        <w:r w:rsidR="003D1579">
          <w:rPr>
            <w:noProof/>
            <w:webHidden/>
          </w:rPr>
          <w:fldChar w:fldCharType="end"/>
        </w:r>
      </w:hyperlink>
    </w:p>
    <w:p w:rsidR="003D1579" w:rsidRDefault="00A06375">
      <w:pPr>
        <w:pStyle w:val="23"/>
        <w:rPr>
          <w:rFonts w:asciiTheme="minorHAnsi" w:eastAsiaTheme="minorEastAsia" w:hAnsiTheme="minorHAnsi" w:cstheme="minorBidi"/>
          <w:noProof/>
          <w:sz w:val="22"/>
          <w:szCs w:val="22"/>
          <w:lang w:eastAsia="ru-RU"/>
        </w:rPr>
      </w:pPr>
      <w:hyperlink w:anchor="_Toc121588581" w:history="1">
        <w:r w:rsidR="003D1579" w:rsidRPr="00AA5B5F">
          <w:rPr>
            <w:rStyle w:val="aff1"/>
            <w:noProof/>
            <w:lang w:eastAsia="ru-RU"/>
          </w:rPr>
          <w:t>12.4 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r w:rsidR="003D1579">
          <w:rPr>
            <w:noProof/>
            <w:webHidden/>
          </w:rPr>
          <w:tab/>
        </w:r>
        <w:r w:rsidR="003D1579">
          <w:rPr>
            <w:noProof/>
            <w:webHidden/>
          </w:rPr>
          <w:fldChar w:fldCharType="begin"/>
        </w:r>
        <w:r w:rsidR="003D1579">
          <w:rPr>
            <w:noProof/>
            <w:webHidden/>
          </w:rPr>
          <w:instrText xml:space="preserve"> PAGEREF _Toc121588581 \h </w:instrText>
        </w:r>
        <w:r w:rsidR="003D1579">
          <w:rPr>
            <w:noProof/>
            <w:webHidden/>
          </w:rPr>
        </w:r>
        <w:r w:rsidR="003D1579">
          <w:rPr>
            <w:noProof/>
            <w:webHidden/>
          </w:rPr>
          <w:fldChar w:fldCharType="separate"/>
        </w:r>
        <w:r w:rsidR="003D1579">
          <w:rPr>
            <w:noProof/>
            <w:webHidden/>
          </w:rPr>
          <w:t>189</w:t>
        </w:r>
        <w:r w:rsidR="003D1579">
          <w:rPr>
            <w:noProof/>
            <w:webHidden/>
          </w:rPr>
          <w:fldChar w:fldCharType="end"/>
        </w:r>
      </w:hyperlink>
    </w:p>
    <w:p w:rsidR="003D1579" w:rsidRDefault="00A06375">
      <w:pPr>
        <w:pStyle w:val="23"/>
        <w:rPr>
          <w:rFonts w:asciiTheme="minorHAnsi" w:eastAsiaTheme="minorEastAsia" w:hAnsiTheme="minorHAnsi" w:cstheme="minorBidi"/>
          <w:noProof/>
          <w:sz w:val="22"/>
          <w:szCs w:val="22"/>
          <w:lang w:eastAsia="ru-RU"/>
        </w:rPr>
      </w:pPr>
      <w:hyperlink w:anchor="_Toc121588582" w:history="1">
        <w:r w:rsidR="003D1579" w:rsidRPr="00AA5B5F">
          <w:rPr>
            <w:rStyle w:val="aff1"/>
            <w:rFonts w:eastAsia="Microsoft YaHei"/>
            <w:noProof/>
          </w:rPr>
          <w:t>12.5 Состав изменений выполненных в доработанной и (или) актуализированной схеме теплоснабжения</w:t>
        </w:r>
        <w:r w:rsidR="003D1579">
          <w:rPr>
            <w:noProof/>
            <w:webHidden/>
          </w:rPr>
          <w:tab/>
        </w:r>
        <w:r w:rsidR="003D1579">
          <w:rPr>
            <w:noProof/>
            <w:webHidden/>
          </w:rPr>
          <w:fldChar w:fldCharType="begin"/>
        </w:r>
        <w:r w:rsidR="003D1579">
          <w:rPr>
            <w:noProof/>
            <w:webHidden/>
          </w:rPr>
          <w:instrText xml:space="preserve"> PAGEREF _Toc121588582 \h </w:instrText>
        </w:r>
        <w:r w:rsidR="003D1579">
          <w:rPr>
            <w:noProof/>
            <w:webHidden/>
          </w:rPr>
        </w:r>
        <w:r w:rsidR="003D1579">
          <w:rPr>
            <w:noProof/>
            <w:webHidden/>
          </w:rPr>
          <w:fldChar w:fldCharType="separate"/>
        </w:r>
        <w:r w:rsidR="003D1579">
          <w:rPr>
            <w:noProof/>
            <w:webHidden/>
          </w:rPr>
          <w:t>190</w:t>
        </w:r>
        <w:r w:rsidR="003D1579">
          <w:rPr>
            <w:noProof/>
            <w:webHidden/>
          </w:rPr>
          <w:fldChar w:fldCharType="end"/>
        </w:r>
      </w:hyperlink>
    </w:p>
    <w:p w:rsidR="003D1579" w:rsidRDefault="00A06375">
      <w:pPr>
        <w:pStyle w:val="14"/>
        <w:rPr>
          <w:rFonts w:asciiTheme="minorHAnsi" w:eastAsiaTheme="minorEastAsia" w:hAnsiTheme="minorHAnsi" w:cstheme="minorBidi"/>
          <w:sz w:val="22"/>
          <w:szCs w:val="22"/>
          <w:lang w:eastAsia="ru-RU"/>
        </w:rPr>
      </w:pPr>
      <w:hyperlink w:anchor="_Toc121588583" w:history="1">
        <w:r w:rsidR="003D1579" w:rsidRPr="00AA5B5F">
          <w:rPr>
            <w:rStyle w:val="aff1"/>
          </w:rPr>
          <w:t>ГЛАВА 13 Индикаторы развития систем теплоснабжения округа</w:t>
        </w:r>
        <w:r w:rsidR="003D1579">
          <w:rPr>
            <w:webHidden/>
          </w:rPr>
          <w:tab/>
        </w:r>
        <w:r w:rsidR="003D1579">
          <w:rPr>
            <w:webHidden/>
          </w:rPr>
          <w:fldChar w:fldCharType="begin"/>
        </w:r>
        <w:r w:rsidR="003D1579">
          <w:rPr>
            <w:webHidden/>
          </w:rPr>
          <w:instrText xml:space="preserve"> PAGEREF _Toc121588583 \h </w:instrText>
        </w:r>
        <w:r w:rsidR="003D1579">
          <w:rPr>
            <w:webHidden/>
          </w:rPr>
        </w:r>
        <w:r w:rsidR="003D1579">
          <w:rPr>
            <w:webHidden/>
          </w:rPr>
          <w:fldChar w:fldCharType="separate"/>
        </w:r>
        <w:r w:rsidR="003D1579">
          <w:rPr>
            <w:webHidden/>
          </w:rPr>
          <w:t>191</w:t>
        </w:r>
        <w:r w:rsidR="003D1579">
          <w:rPr>
            <w:webHidden/>
          </w:rPr>
          <w:fldChar w:fldCharType="end"/>
        </w:r>
      </w:hyperlink>
    </w:p>
    <w:p w:rsidR="003D1579" w:rsidRDefault="00A06375">
      <w:pPr>
        <w:pStyle w:val="23"/>
        <w:rPr>
          <w:rFonts w:asciiTheme="minorHAnsi" w:eastAsiaTheme="minorEastAsia" w:hAnsiTheme="minorHAnsi" w:cstheme="minorBidi"/>
          <w:noProof/>
          <w:sz w:val="22"/>
          <w:szCs w:val="22"/>
          <w:lang w:eastAsia="ru-RU"/>
        </w:rPr>
      </w:pPr>
      <w:hyperlink w:anchor="_Toc121588584" w:history="1">
        <w:r w:rsidR="003D1579" w:rsidRPr="00AA5B5F">
          <w:rPr>
            <w:rStyle w:val="aff1"/>
            <w:rFonts w:eastAsia="Microsoft YaHei"/>
            <w:noProof/>
          </w:rPr>
          <w:t>17.1 Состав изменений выполненных в доработанной и (или) актуализированной схеме теплоснабжения</w:t>
        </w:r>
        <w:r w:rsidR="003D1579">
          <w:rPr>
            <w:noProof/>
            <w:webHidden/>
          </w:rPr>
          <w:tab/>
        </w:r>
        <w:r w:rsidR="003D1579">
          <w:rPr>
            <w:noProof/>
            <w:webHidden/>
          </w:rPr>
          <w:fldChar w:fldCharType="begin"/>
        </w:r>
        <w:r w:rsidR="003D1579">
          <w:rPr>
            <w:noProof/>
            <w:webHidden/>
          </w:rPr>
          <w:instrText xml:space="preserve"> PAGEREF _Toc121588584 \h </w:instrText>
        </w:r>
        <w:r w:rsidR="003D1579">
          <w:rPr>
            <w:noProof/>
            <w:webHidden/>
          </w:rPr>
        </w:r>
        <w:r w:rsidR="003D1579">
          <w:rPr>
            <w:noProof/>
            <w:webHidden/>
          </w:rPr>
          <w:fldChar w:fldCharType="separate"/>
        </w:r>
        <w:r w:rsidR="003D1579">
          <w:rPr>
            <w:noProof/>
            <w:webHidden/>
          </w:rPr>
          <w:t>196</w:t>
        </w:r>
        <w:r w:rsidR="003D1579">
          <w:rPr>
            <w:noProof/>
            <w:webHidden/>
          </w:rPr>
          <w:fldChar w:fldCharType="end"/>
        </w:r>
      </w:hyperlink>
    </w:p>
    <w:p w:rsidR="003D1579" w:rsidRDefault="00A06375">
      <w:pPr>
        <w:pStyle w:val="14"/>
        <w:rPr>
          <w:rFonts w:asciiTheme="minorHAnsi" w:eastAsiaTheme="minorEastAsia" w:hAnsiTheme="minorHAnsi" w:cstheme="minorBidi"/>
          <w:sz w:val="22"/>
          <w:szCs w:val="22"/>
          <w:lang w:eastAsia="ru-RU"/>
        </w:rPr>
      </w:pPr>
      <w:hyperlink w:anchor="_Toc121588585" w:history="1">
        <w:r w:rsidR="003D1579" w:rsidRPr="00AA5B5F">
          <w:rPr>
            <w:rStyle w:val="aff1"/>
          </w:rPr>
          <w:t>ГЛАВА 14 Ценовые (тарифные) последствия</w:t>
        </w:r>
        <w:r w:rsidR="003D1579">
          <w:rPr>
            <w:webHidden/>
          </w:rPr>
          <w:tab/>
        </w:r>
        <w:r w:rsidR="003D1579">
          <w:rPr>
            <w:webHidden/>
          </w:rPr>
          <w:fldChar w:fldCharType="begin"/>
        </w:r>
        <w:r w:rsidR="003D1579">
          <w:rPr>
            <w:webHidden/>
          </w:rPr>
          <w:instrText xml:space="preserve"> PAGEREF _Toc121588585 \h </w:instrText>
        </w:r>
        <w:r w:rsidR="003D1579">
          <w:rPr>
            <w:webHidden/>
          </w:rPr>
        </w:r>
        <w:r w:rsidR="003D1579">
          <w:rPr>
            <w:webHidden/>
          </w:rPr>
          <w:fldChar w:fldCharType="separate"/>
        </w:r>
        <w:r w:rsidR="003D1579">
          <w:rPr>
            <w:webHidden/>
          </w:rPr>
          <w:t>197</w:t>
        </w:r>
        <w:r w:rsidR="003D1579">
          <w:rPr>
            <w:webHidden/>
          </w:rPr>
          <w:fldChar w:fldCharType="end"/>
        </w:r>
      </w:hyperlink>
    </w:p>
    <w:p w:rsidR="003D1579" w:rsidRDefault="00A06375">
      <w:pPr>
        <w:pStyle w:val="23"/>
        <w:rPr>
          <w:rFonts w:asciiTheme="minorHAnsi" w:eastAsiaTheme="minorEastAsia" w:hAnsiTheme="minorHAnsi" w:cstheme="minorBidi"/>
          <w:noProof/>
          <w:sz w:val="22"/>
          <w:szCs w:val="22"/>
          <w:lang w:eastAsia="ru-RU"/>
        </w:rPr>
      </w:pPr>
      <w:hyperlink w:anchor="_Toc121588586" w:history="1">
        <w:r w:rsidR="003D1579" w:rsidRPr="00AA5B5F">
          <w:rPr>
            <w:rStyle w:val="aff1"/>
            <w:noProof/>
          </w:rPr>
          <w:t>14.1 Тарифно-балансовые расчетные модели теплоснабжения потребителей по каждой системе теплоснабжения</w:t>
        </w:r>
        <w:r w:rsidR="003D1579">
          <w:rPr>
            <w:noProof/>
            <w:webHidden/>
          </w:rPr>
          <w:tab/>
        </w:r>
        <w:r w:rsidR="003D1579">
          <w:rPr>
            <w:noProof/>
            <w:webHidden/>
          </w:rPr>
          <w:fldChar w:fldCharType="begin"/>
        </w:r>
        <w:r w:rsidR="003D1579">
          <w:rPr>
            <w:noProof/>
            <w:webHidden/>
          </w:rPr>
          <w:instrText xml:space="preserve"> PAGEREF _Toc121588586 \h </w:instrText>
        </w:r>
        <w:r w:rsidR="003D1579">
          <w:rPr>
            <w:noProof/>
            <w:webHidden/>
          </w:rPr>
        </w:r>
        <w:r w:rsidR="003D1579">
          <w:rPr>
            <w:noProof/>
            <w:webHidden/>
          </w:rPr>
          <w:fldChar w:fldCharType="separate"/>
        </w:r>
        <w:r w:rsidR="003D1579">
          <w:rPr>
            <w:noProof/>
            <w:webHidden/>
          </w:rPr>
          <w:t>197</w:t>
        </w:r>
        <w:r w:rsidR="003D1579">
          <w:rPr>
            <w:noProof/>
            <w:webHidden/>
          </w:rPr>
          <w:fldChar w:fldCharType="end"/>
        </w:r>
      </w:hyperlink>
    </w:p>
    <w:p w:rsidR="003D1579" w:rsidRDefault="00A06375">
      <w:pPr>
        <w:pStyle w:val="23"/>
        <w:rPr>
          <w:rFonts w:asciiTheme="minorHAnsi" w:eastAsiaTheme="minorEastAsia" w:hAnsiTheme="minorHAnsi" w:cstheme="minorBidi"/>
          <w:noProof/>
          <w:sz w:val="22"/>
          <w:szCs w:val="22"/>
          <w:lang w:eastAsia="ru-RU"/>
        </w:rPr>
      </w:pPr>
      <w:hyperlink w:anchor="_Toc121588587" w:history="1">
        <w:r w:rsidR="003D1579" w:rsidRPr="00AA5B5F">
          <w:rPr>
            <w:rStyle w:val="aff1"/>
            <w:noProof/>
          </w:rPr>
          <w:t>14.2 Тарифно-балансовые расчетные модели теплоснабжения потребителей по каждой единой теплоснабжающей организации</w:t>
        </w:r>
        <w:r w:rsidR="003D1579">
          <w:rPr>
            <w:noProof/>
            <w:webHidden/>
          </w:rPr>
          <w:tab/>
        </w:r>
        <w:r w:rsidR="003D1579">
          <w:rPr>
            <w:noProof/>
            <w:webHidden/>
          </w:rPr>
          <w:fldChar w:fldCharType="begin"/>
        </w:r>
        <w:r w:rsidR="003D1579">
          <w:rPr>
            <w:noProof/>
            <w:webHidden/>
          </w:rPr>
          <w:instrText xml:space="preserve"> PAGEREF _Toc121588587 \h </w:instrText>
        </w:r>
        <w:r w:rsidR="003D1579">
          <w:rPr>
            <w:noProof/>
            <w:webHidden/>
          </w:rPr>
        </w:r>
        <w:r w:rsidR="003D1579">
          <w:rPr>
            <w:noProof/>
            <w:webHidden/>
          </w:rPr>
          <w:fldChar w:fldCharType="separate"/>
        </w:r>
        <w:r w:rsidR="003D1579">
          <w:rPr>
            <w:noProof/>
            <w:webHidden/>
          </w:rPr>
          <w:t>202</w:t>
        </w:r>
        <w:r w:rsidR="003D1579">
          <w:rPr>
            <w:noProof/>
            <w:webHidden/>
          </w:rPr>
          <w:fldChar w:fldCharType="end"/>
        </w:r>
      </w:hyperlink>
    </w:p>
    <w:p w:rsidR="003D1579" w:rsidRDefault="00A06375">
      <w:pPr>
        <w:pStyle w:val="23"/>
        <w:rPr>
          <w:rFonts w:asciiTheme="minorHAnsi" w:eastAsiaTheme="minorEastAsia" w:hAnsiTheme="minorHAnsi" w:cstheme="minorBidi"/>
          <w:noProof/>
          <w:sz w:val="22"/>
          <w:szCs w:val="22"/>
          <w:lang w:eastAsia="ru-RU"/>
        </w:rPr>
      </w:pPr>
      <w:hyperlink w:anchor="_Toc121588588" w:history="1">
        <w:r w:rsidR="003D1579" w:rsidRPr="00AA5B5F">
          <w:rPr>
            <w:rStyle w:val="aff1"/>
            <w:noProof/>
          </w:rPr>
          <w:t>14.3 Результаты оценки ценовых (тарифных) последствий реализации проектов схемы теплоснабжения на основании разработанных тарифно-балансовых моделей</w:t>
        </w:r>
        <w:r w:rsidR="003D1579">
          <w:rPr>
            <w:noProof/>
            <w:webHidden/>
          </w:rPr>
          <w:tab/>
        </w:r>
        <w:r w:rsidR="003D1579">
          <w:rPr>
            <w:noProof/>
            <w:webHidden/>
          </w:rPr>
          <w:fldChar w:fldCharType="begin"/>
        </w:r>
        <w:r w:rsidR="003D1579">
          <w:rPr>
            <w:noProof/>
            <w:webHidden/>
          </w:rPr>
          <w:instrText xml:space="preserve"> PAGEREF _Toc121588588 \h </w:instrText>
        </w:r>
        <w:r w:rsidR="003D1579">
          <w:rPr>
            <w:noProof/>
            <w:webHidden/>
          </w:rPr>
        </w:r>
        <w:r w:rsidR="003D1579">
          <w:rPr>
            <w:noProof/>
            <w:webHidden/>
          </w:rPr>
          <w:fldChar w:fldCharType="separate"/>
        </w:r>
        <w:r w:rsidR="003D1579">
          <w:rPr>
            <w:noProof/>
            <w:webHidden/>
          </w:rPr>
          <w:t>203</w:t>
        </w:r>
        <w:r w:rsidR="003D1579">
          <w:rPr>
            <w:noProof/>
            <w:webHidden/>
          </w:rPr>
          <w:fldChar w:fldCharType="end"/>
        </w:r>
      </w:hyperlink>
    </w:p>
    <w:p w:rsidR="003D1579" w:rsidRDefault="00A06375">
      <w:pPr>
        <w:pStyle w:val="23"/>
        <w:rPr>
          <w:rFonts w:asciiTheme="minorHAnsi" w:eastAsiaTheme="minorEastAsia" w:hAnsiTheme="minorHAnsi" w:cstheme="minorBidi"/>
          <w:noProof/>
          <w:sz w:val="22"/>
          <w:szCs w:val="22"/>
          <w:lang w:eastAsia="ru-RU"/>
        </w:rPr>
      </w:pPr>
      <w:hyperlink w:anchor="_Toc121588589" w:history="1">
        <w:r w:rsidR="003D1579" w:rsidRPr="00AA5B5F">
          <w:rPr>
            <w:rStyle w:val="aff1"/>
            <w:rFonts w:eastAsia="Microsoft YaHei"/>
            <w:noProof/>
          </w:rPr>
          <w:t>14.4 Состав изменений выполненных в доработанной и (или) актуализированной схеме теплоснабжения</w:t>
        </w:r>
        <w:r w:rsidR="003D1579">
          <w:rPr>
            <w:noProof/>
            <w:webHidden/>
          </w:rPr>
          <w:tab/>
        </w:r>
        <w:r w:rsidR="003D1579">
          <w:rPr>
            <w:noProof/>
            <w:webHidden/>
          </w:rPr>
          <w:fldChar w:fldCharType="begin"/>
        </w:r>
        <w:r w:rsidR="003D1579">
          <w:rPr>
            <w:noProof/>
            <w:webHidden/>
          </w:rPr>
          <w:instrText xml:space="preserve"> PAGEREF _Toc121588589 \h </w:instrText>
        </w:r>
        <w:r w:rsidR="003D1579">
          <w:rPr>
            <w:noProof/>
            <w:webHidden/>
          </w:rPr>
        </w:r>
        <w:r w:rsidR="003D1579">
          <w:rPr>
            <w:noProof/>
            <w:webHidden/>
          </w:rPr>
          <w:fldChar w:fldCharType="separate"/>
        </w:r>
        <w:r w:rsidR="003D1579">
          <w:rPr>
            <w:noProof/>
            <w:webHidden/>
          </w:rPr>
          <w:t>203</w:t>
        </w:r>
        <w:r w:rsidR="003D1579">
          <w:rPr>
            <w:noProof/>
            <w:webHidden/>
          </w:rPr>
          <w:fldChar w:fldCharType="end"/>
        </w:r>
      </w:hyperlink>
    </w:p>
    <w:p w:rsidR="003D1579" w:rsidRDefault="00A06375">
      <w:pPr>
        <w:pStyle w:val="14"/>
        <w:rPr>
          <w:rFonts w:asciiTheme="minorHAnsi" w:eastAsiaTheme="minorEastAsia" w:hAnsiTheme="minorHAnsi" w:cstheme="minorBidi"/>
          <w:sz w:val="22"/>
          <w:szCs w:val="22"/>
          <w:lang w:eastAsia="ru-RU"/>
        </w:rPr>
      </w:pPr>
      <w:hyperlink w:anchor="_Toc121588590" w:history="1">
        <w:r w:rsidR="003D1579" w:rsidRPr="00AA5B5F">
          <w:rPr>
            <w:rStyle w:val="aff1"/>
          </w:rPr>
          <w:t>ГЛАВА 15 Реестр единых теплоснабжающих организаций</w:t>
        </w:r>
        <w:r w:rsidR="003D1579">
          <w:rPr>
            <w:webHidden/>
          </w:rPr>
          <w:tab/>
        </w:r>
        <w:r w:rsidR="003D1579">
          <w:rPr>
            <w:webHidden/>
          </w:rPr>
          <w:fldChar w:fldCharType="begin"/>
        </w:r>
        <w:r w:rsidR="003D1579">
          <w:rPr>
            <w:webHidden/>
          </w:rPr>
          <w:instrText xml:space="preserve"> PAGEREF _Toc121588590 \h </w:instrText>
        </w:r>
        <w:r w:rsidR="003D1579">
          <w:rPr>
            <w:webHidden/>
          </w:rPr>
        </w:r>
        <w:r w:rsidR="003D1579">
          <w:rPr>
            <w:webHidden/>
          </w:rPr>
          <w:fldChar w:fldCharType="separate"/>
        </w:r>
        <w:r w:rsidR="003D1579">
          <w:rPr>
            <w:webHidden/>
          </w:rPr>
          <w:t>204</w:t>
        </w:r>
        <w:r w:rsidR="003D1579">
          <w:rPr>
            <w:webHidden/>
          </w:rPr>
          <w:fldChar w:fldCharType="end"/>
        </w:r>
      </w:hyperlink>
    </w:p>
    <w:p w:rsidR="003D1579" w:rsidRDefault="00A06375">
      <w:pPr>
        <w:pStyle w:val="23"/>
        <w:rPr>
          <w:rFonts w:asciiTheme="minorHAnsi" w:eastAsiaTheme="minorEastAsia" w:hAnsiTheme="minorHAnsi" w:cstheme="minorBidi"/>
          <w:noProof/>
          <w:sz w:val="22"/>
          <w:szCs w:val="22"/>
          <w:lang w:eastAsia="ru-RU"/>
        </w:rPr>
      </w:pPr>
      <w:hyperlink w:anchor="_Toc121588591" w:history="1">
        <w:r w:rsidR="003D1579" w:rsidRPr="00AA5B5F">
          <w:rPr>
            <w:rStyle w:val="aff1"/>
            <w:noProof/>
          </w:rPr>
          <w:t>15.1 Реестр систем теплоснабжения, содержащий перечень теплоснабжающих организаций, действующих в каждой системе теплоснабжения, расположенных в границах округа</w:t>
        </w:r>
        <w:r w:rsidR="003D1579">
          <w:rPr>
            <w:noProof/>
            <w:webHidden/>
          </w:rPr>
          <w:tab/>
        </w:r>
        <w:r w:rsidR="003D1579">
          <w:rPr>
            <w:noProof/>
            <w:webHidden/>
          </w:rPr>
          <w:fldChar w:fldCharType="begin"/>
        </w:r>
        <w:r w:rsidR="003D1579">
          <w:rPr>
            <w:noProof/>
            <w:webHidden/>
          </w:rPr>
          <w:instrText xml:space="preserve"> PAGEREF _Toc121588591 \h </w:instrText>
        </w:r>
        <w:r w:rsidR="003D1579">
          <w:rPr>
            <w:noProof/>
            <w:webHidden/>
          </w:rPr>
        </w:r>
        <w:r w:rsidR="003D1579">
          <w:rPr>
            <w:noProof/>
            <w:webHidden/>
          </w:rPr>
          <w:fldChar w:fldCharType="separate"/>
        </w:r>
        <w:r w:rsidR="003D1579">
          <w:rPr>
            <w:noProof/>
            <w:webHidden/>
          </w:rPr>
          <w:t>204</w:t>
        </w:r>
        <w:r w:rsidR="003D1579">
          <w:rPr>
            <w:noProof/>
            <w:webHidden/>
          </w:rPr>
          <w:fldChar w:fldCharType="end"/>
        </w:r>
      </w:hyperlink>
    </w:p>
    <w:p w:rsidR="003D1579" w:rsidRDefault="00A06375">
      <w:pPr>
        <w:pStyle w:val="23"/>
        <w:rPr>
          <w:rFonts w:asciiTheme="minorHAnsi" w:eastAsiaTheme="minorEastAsia" w:hAnsiTheme="minorHAnsi" w:cstheme="minorBidi"/>
          <w:noProof/>
          <w:sz w:val="22"/>
          <w:szCs w:val="22"/>
          <w:lang w:eastAsia="ru-RU"/>
        </w:rPr>
      </w:pPr>
      <w:hyperlink w:anchor="_Toc121588592" w:history="1">
        <w:r w:rsidR="003D1579" w:rsidRPr="00AA5B5F">
          <w:rPr>
            <w:rStyle w:val="aff1"/>
            <w:noProof/>
          </w:rPr>
          <w:t>15.2 Реестр единых теплоснабжающих организаций, содержащий перечень систем теплоснабжения, входящих в состав единой теплоснабжающей организации</w:t>
        </w:r>
        <w:r w:rsidR="003D1579">
          <w:rPr>
            <w:noProof/>
            <w:webHidden/>
          </w:rPr>
          <w:tab/>
        </w:r>
        <w:r w:rsidR="003D1579">
          <w:rPr>
            <w:noProof/>
            <w:webHidden/>
          </w:rPr>
          <w:fldChar w:fldCharType="begin"/>
        </w:r>
        <w:r w:rsidR="003D1579">
          <w:rPr>
            <w:noProof/>
            <w:webHidden/>
          </w:rPr>
          <w:instrText xml:space="preserve"> PAGEREF _Toc121588592 \h </w:instrText>
        </w:r>
        <w:r w:rsidR="003D1579">
          <w:rPr>
            <w:noProof/>
            <w:webHidden/>
          </w:rPr>
        </w:r>
        <w:r w:rsidR="003D1579">
          <w:rPr>
            <w:noProof/>
            <w:webHidden/>
          </w:rPr>
          <w:fldChar w:fldCharType="separate"/>
        </w:r>
        <w:r w:rsidR="003D1579">
          <w:rPr>
            <w:noProof/>
            <w:webHidden/>
          </w:rPr>
          <w:t>204</w:t>
        </w:r>
        <w:r w:rsidR="003D1579">
          <w:rPr>
            <w:noProof/>
            <w:webHidden/>
          </w:rPr>
          <w:fldChar w:fldCharType="end"/>
        </w:r>
      </w:hyperlink>
    </w:p>
    <w:p w:rsidR="003D1579" w:rsidRDefault="00A06375">
      <w:pPr>
        <w:pStyle w:val="23"/>
        <w:rPr>
          <w:rFonts w:asciiTheme="minorHAnsi" w:eastAsiaTheme="minorEastAsia" w:hAnsiTheme="minorHAnsi" w:cstheme="minorBidi"/>
          <w:noProof/>
          <w:sz w:val="22"/>
          <w:szCs w:val="22"/>
          <w:lang w:eastAsia="ru-RU"/>
        </w:rPr>
      </w:pPr>
      <w:hyperlink w:anchor="_Toc121588593" w:history="1">
        <w:r w:rsidR="003D1579" w:rsidRPr="00AA5B5F">
          <w:rPr>
            <w:rStyle w:val="aff1"/>
            <w:noProof/>
          </w:rPr>
          <w:t>15.3 Основания, в том числе критерии, в соответствии с которыми теплоснабжающей организации присвоен статус единой теплоснабжающей организации</w:t>
        </w:r>
        <w:r w:rsidR="003D1579">
          <w:rPr>
            <w:noProof/>
            <w:webHidden/>
          </w:rPr>
          <w:tab/>
        </w:r>
        <w:r w:rsidR="003D1579">
          <w:rPr>
            <w:noProof/>
            <w:webHidden/>
          </w:rPr>
          <w:fldChar w:fldCharType="begin"/>
        </w:r>
        <w:r w:rsidR="003D1579">
          <w:rPr>
            <w:noProof/>
            <w:webHidden/>
          </w:rPr>
          <w:instrText xml:space="preserve"> PAGEREF _Toc121588593 \h </w:instrText>
        </w:r>
        <w:r w:rsidR="003D1579">
          <w:rPr>
            <w:noProof/>
            <w:webHidden/>
          </w:rPr>
        </w:r>
        <w:r w:rsidR="003D1579">
          <w:rPr>
            <w:noProof/>
            <w:webHidden/>
          </w:rPr>
          <w:fldChar w:fldCharType="separate"/>
        </w:r>
        <w:r w:rsidR="003D1579">
          <w:rPr>
            <w:noProof/>
            <w:webHidden/>
          </w:rPr>
          <w:t>206</w:t>
        </w:r>
        <w:r w:rsidR="003D1579">
          <w:rPr>
            <w:noProof/>
            <w:webHidden/>
          </w:rPr>
          <w:fldChar w:fldCharType="end"/>
        </w:r>
      </w:hyperlink>
    </w:p>
    <w:p w:rsidR="003D1579" w:rsidRDefault="00A06375">
      <w:pPr>
        <w:pStyle w:val="23"/>
        <w:rPr>
          <w:rFonts w:asciiTheme="minorHAnsi" w:eastAsiaTheme="minorEastAsia" w:hAnsiTheme="minorHAnsi" w:cstheme="minorBidi"/>
          <w:noProof/>
          <w:sz w:val="22"/>
          <w:szCs w:val="22"/>
          <w:lang w:eastAsia="ru-RU"/>
        </w:rPr>
      </w:pPr>
      <w:hyperlink w:anchor="_Toc121588594" w:history="1">
        <w:r w:rsidR="003D1579" w:rsidRPr="00AA5B5F">
          <w:rPr>
            <w:rStyle w:val="aff1"/>
            <w:noProof/>
          </w:rPr>
          <w:t>15.4 Заявки теплоснабжающих организаций, поданные в рамках актуализации проекта схемы теплоснабжения (при их наличии), на присвоение статуса единой теплоснабжающей организации</w:t>
        </w:r>
        <w:r w:rsidR="003D1579">
          <w:rPr>
            <w:noProof/>
            <w:webHidden/>
          </w:rPr>
          <w:tab/>
        </w:r>
        <w:r w:rsidR="003D1579">
          <w:rPr>
            <w:noProof/>
            <w:webHidden/>
          </w:rPr>
          <w:fldChar w:fldCharType="begin"/>
        </w:r>
        <w:r w:rsidR="003D1579">
          <w:rPr>
            <w:noProof/>
            <w:webHidden/>
          </w:rPr>
          <w:instrText xml:space="preserve"> PAGEREF _Toc121588594 \h </w:instrText>
        </w:r>
        <w:r w:rsidR="003D1579">
          <w:rPr>
            <w:noProof/>
            <w:webHidden/>
          </w:rPr>
        </w:r>
        <w:r w:rsidR="003D1579">
          <w:rPr>
            <w:noProof/>
            <w:webHidden/>
          </w:rPr>
          <w:fldChar w:fldCharType="separate"/>
        </w:r>
        <w:r w:rsidR="003D1579">
          <w:rPr>
            <w:noProof/>
            <w:webHidden/>
          </w:rPr>
          <w:t>208</w:t>
        </w:r>
        <w:r w:rsidR="003D1579">
          <w:rPr>
            <w:noProof/>
            <w:webHidden/>
          </w:rPr>
          <w:fldChar w:fldCharType="end"/>
        </w:r>
      </w:hyperlink>
    </w:p>
    <w:p w:rsidR="003D1579" w:rsidRDefault="00A06375">
      <w:pPr>
        <w:pStyle w:val="23"/>
        <w:rPr>
          <w:rFonts w:asciiTheme="minorHAnsi" w:eastAsiaTheme="minorEastAsia" w:hAnsiTheme="minorHAnsi" w:cstheme="minorBidi"/>
          <w:noProof/>
          <w:sz w:val="22"/>
          <w:szCs w:val="22"/>
          <w:lang w:eastAsia="ru-RU"/>
        </w:rPr>
      </w:pPr>
      <w:hyperlink w:anchor="_Toc121588595" w:history="1">
        <w:r w:rsidR="003D1579" w:rsidRPr="00AA5B5F">
          <w:rPr>
            <w:rStyle w:val="aff1"/>
            <w:noProof/>
          </w:rPr>
          <w:t>15.5 Описание границ зон деятельности единой теплоснабжающей организации (организаций)</w:t>
        </w:r>
        <w:r w:rsidR="003D1579">
          <w:rPr>
            <w:noProof/>
            <w:webHidden/>
          </w:rPr>
          <w:tab/>
        </w:r>
        <w:r w:rsidR="003D1579">
          <w:rPr>
            <w:noProof/>
            <w:webHidden/>
          </w:rPr>
          <w:fldChar w:fldCharType="begin"/>
        </w:r>
        <w:r w:rsidR="003D1579">
          <w:rPr>
            <w:noProof/>
            <w:webHidden/>
          </w:rPr>
          <w:instrText xml:space="preserve"> PAGEREF _Toc121588595 \h </w:instrText>
        </w:r>
        <w:r w:rsidR="003D1579">
          <w:rPr>
            <w:noProof/>
            <w:webHidden/>
          </w:rPr>
        </w:r>
        <w:r w:rsidR="003D1579">
          <w:rPr>
            <w:noProof/>
            <w:webHidden/>
          </w:rPr>
          <w:fldChar w:fldCharType="separate"/>
        </w:r>
        <w:r w:rsidR="003D1579">
          <w:rPr>
            <w:noProof/>
            <w:webHidden/>
          </w:rPr>
          <w:t>209</w:t>
        </w:r>
        <w:r w:rsidR="003D1579">
          <w:rPr>
            <w:noProof/>
            <w:webHidden/>
          </w:rPr>
          <w:fldChar w:fldCharType="end"/>
        </w:r>
      </w:hyperlink>
    </w:p>
    <w:p w:rsidR="003D1579" w:rsidRDefault="00A06375">
      <w:pPr>
        <w:pStyle w:val="23"/>
        <w:rPr>
          <w:rFonts w:asciiTheme="minorHAnsi" w:eastAsiaTheme="minorEastAsia" w:hAnsiTheme="minorHAnsi" w:cstheme="minorBidi"/>
          <w:noProof/>
          <w:sz w:val="22"/>
          <w:szCs w:val="22"/>
          <w:lang w:eastAsia="ru-RU"/>
        </w:rPr>
      </w:pPr>
      <w:hyperlink w:anchor="_Toc121588596" w:history="1">
        <w:r w:rsidR="003D1579" w:rsidRPr="00AA5B5F">
          <w:rPr>
            <w:rStyle w:val="aff1"/>
            <w:rFonts w:eastAsia="Microsoft YaHei"/>
            <w:noProof/>
          </w:rPr>
          <w:t>15.6 Состав изменений выполненных в доработанной и (или) актуализированной схеме теплоснабжения</w:t>
        </w:r>
        <w:r w:rsidR="003D1579">
          <w:rPr>
            <w:noProof/>
            <w:webHidden/>
          </w:rPr>
          <w:tab/>
        </w:r>
        <w:r w:rsidR="003D1579">
          <w:rPr>
            <w:noProof/>
            <w:webHidden/>
          </w:rPr>
          <w:fldChar w:fldCharType="begin"/>
        </w:r>
        <w:r w:rsidR="003D1579">
          <w:rPr>
            <w:noProof/>
            <w:webHidden/>
          </w:rPr>
          <w:instrText xml:space="preserve"> PAGEREF _Toc121588596 \h </w:instrText>
        </w:r>
        <w:r w:rsidR="003D1579">
          <w:rPr>
            <w:noProof/>
            <w:webHidden/>
          </w:rPr>
        </w:r>
        <w:r w:rsidR="003D1579">
          <w:rPr>
            <w:noProof/>
            <w:webHidden/>
          </w:rPr>
          <w:fldChar w:fldCharType="separate"/>
        </w:r>
        <w:r w:rsidR="003D1579">
          <w:rPr>
            <w:noProof/>
            <w:webHidden/>
          </w:rPr>
          <w:t>209</w:t>
        </w:r>
        <w:r w:rsidR="003D1579">
          <w:rPr>
            <w:noProof/>
            <w:webHidden/>
          </w:rPr>
          <w:fldChar w:fldCharType="end"/>
        </w:r>
      </w:hyperlink>
    </w:p>
    <w:p w:rsidR="003D1579" w:rsidRDefault="00A06375">
      <w:pPr>
        <w:pStyle w:val="14"/>
        <w:rPr>
          <w:rFonts w:asciiTheme="minorHAnsi" w:eastAsiaTheme="minorEastAsia" w:hAnsiTheme="minorHAnsi" w:cstheme="minorBidi"/>
          <w:sz w:val="22"/>
          <w:szCs w:val="22"/>
          <w:lang w:eastAsia="ru-RU"/>
        </w:rPr>
      </w:pPr>
      <w:hyperlink w:anchor="_Toc121588597" w:history="1">
        <w:r w:rsidR="003D1579" w:rsidRPr="00AA5B5F">
          <w:rPr>
            <w:rStyle w:val="aff1"/>
          </w:rPr>
          <w:t>ГЛАВА 16 Реестр мероприятий схемы теплоснабжения</w:t>
        </w:r>
        <w:r w:rsidR="003D1579">
          <w:rPr>
            <w:webHidden/>
          </w:rPr>
          <w:tab/>
        </w:r>
        <w:r w:rsidR="003D1579">
          <w:rPr>
            <w:webHidden/>
          </w:rPr>
          <w:fldChar w:fldCharType="begin"/>
        </w:r>
        <w:r w:rsidR="003D1579">
          <w:rPr>
            <w:webHidden/>
          </w:rPr>
          <w:instrText xml:space="preserve"> PAGEREF _Toc121588597 \h </w:instrText>
        </w:r>
        <w:r w:rsidR="003D1579">
          <w:rPr>
            <w:webHidden/>
          </w:rPr>
        </w:r>
        <w:r w:rsidR="003D1579">
          <w:rPr>
            <w:webHidden/>
          </w:rPr>
          <w:fldChar w:fldCharType="separate"/>
        </w:r>
        <w:r w:rsidR="003D1579">
          <w:rPr>
            <w:webHidden/>
          </w:rPr>
          <w:t>210</w:t>
        </w:r>
        <w:r w:rsidR="003D1579">
          <w:rPr>
            <w:webHidden/>
          </w:rPr>
          <w:fldChar w:fldCharType="end"/>
        </w:r>
      </w:hyperlink>
    </w:p>
    <w:p w:rsidR="003D1579" w:rsidRDefault="00A06375">
      <w:pPr>
        <w:pStyle w:val="23"/>
        <w:rPr>
          <w:rFonts w:asciiTheme="minorHAnsi" w:eastAsiaTheme="minorEastAsia" w:hAnsiTheme="minorHAnsi" w:cstheme="minorBidi"/>
          <w:noProof/>
          <w:sz w:val="22"/>
          <w:szCs w:val="22"/>
          <w:lang w:eastAsia="ru-RU"/>
        </w:rPr>
      </w:pPr>
      <w:hyperlink w:anchor="_Toc121588598" w:history="1">
        <w:r w:rsidR="003D1579" w:rsidRPr="00AA5B5F">
          <w:rPr>
            <w:rStyle w:val="aff1"/>
            <w:noProof/>
          </w:rPr>
          <w:t>16.1 Перечень мероприятий по строительству, реконструкции, техническому перевооружению и (или) модернизации источников тепловой энергии</w:t>
        </w:r>
        <w:r w:rsidR="003D1579">
          <w:rPr>
            <w:noProof/>
            <w:webHidden/>
          </w:rPr>
          <w:tab/>
        </w:r>
        <w:r w:rsidR="003D1579">
          <w:rPr>
            <w:noProof/>
            <w:webHidden/>
          </w:rPr>
          <w:fldChar w:fldCharType="begin"/>
        </w:r>
        <w:r w:rsidR="003D1579">
          <w:rPr>
            <w:noProof/>
            <w:webHidden/>
          </w:rPr>
          <w:instrText xml:space="preserve"> PAGEREF _Toc121588598 \h </w:instrText>
        </w:r>
        <w:r w:rsidR="003D1579">
          <w:rPr>
            <w:noProof/>
            <w:webHidden/>
          </w:rPr>
        </w:r>
        <w:r w:rsidR="003D1579">
          <w:rPr>
            <w:noProof/>
            <w:webHidden/>
          </w:rPr>
          <w:fldChar w:fldCharType="separate"/>
        </w:r>
        <w:r w:rsidR="003D1579">
          <w:rPr>
            <w:noProof/>
            <w:webHidden/>
          </w:rPr>
          <w:t>210</w:t>
        </w:r>
        <w:r w:rsidR="003D1579">
          <w:rPr>
            <w:noProof/>
            <w:webHidden/>
          </w:rPr>
          <w:fldChar w:fldCharType="end"/>
        </w:r>
      </w:hyperlink>
    </w:p>
    <w:p w:rsidR="003D1579" w:rsidRDefault="00A06375">
      <w:pPr>
        <w:pStyle w:val="23"/>
        <w:rPr>
          <w:rFonts w:asciiTheme="minorHAnsi" w:eastAsiaTheme="minorEastAsia" w:hAnsiTheme="minorHAnsi" w:cstheme="minorBidi"/>
          <w:noProof/>
          <w:sz w:val="22"/>
          <w:szCs w:val="22"/>
          <w:lang w:eastAsia="ru-RU"/>
        </w:rPr>
      </w:pPr>
      <w:hyperlink w:anchor="_Toc121588599" w:history="1">
        <w:r w:rsidR="003D1579" w:rsidRPr="00AA5B5F">
          <w:rPr>
            <w:rStyle w:val="aff1"/>
            <w:noProof/>
          </w:rPr>
          <w:t>16.2 Перечень мероприятий по строительству, реконструкции, техническому перевооружению и (или) модернизации тепловых сетей и сооружений на них</w:t>
        </w:r>
        <w:r w:rsidR="003D1579">
          <w:rPr>
            <w:noProof/>
            <w:webHidden/>
          </w:rPr>
          <w:tab/>
        </w:r>
        <w:r w:rsidR="003D1579">
          <w:rPr>
            <w:noProof/>
            <w:webHidden/>
          </w:rPr>
          <w:fldChar w:fldCharType="begin"/>
        </w:r>
        <w:r w:rsidR="003D1579">
          <w:rPr>
            <w:noProof/>
            <w:webHidden/>
          </w:rPr>
          <w:instrText xml:space="preserve"> PAGEREF _Toc121588599 \h </w:instrText>
        </w:r>
        <w:r w:rsidR="003D1579">
          <w:rPr>
            <w:noProof/>
            <w:webHidden/>
          </w:rPr>
        </w:r>
        <w:r w:rsidR="003D1579">
          <w:rPr>
            <w:noProof/>
            <w:webHidden/>
          </w:rPr>
          <w:fldChar w:fldCharType="separate"/>
        </w:r>
        <w:r w:rsidR="003D1579">
          <w:rPr>
            <w:noProof/>
            <w:webHidden/>
          </w:rPr>
          <w:t>212</w:t>
        </w:r>
        <w:r w:rsidR="003D1579">
          <w:rPr>
            <w:noProof/>
            <w:webHidden/>
          </w:rPr>
          <w:fldChar w:fldCharType="end"/>
        </w:r>
      </w:hyperlink>
    </w:p>
    <w:p w:rsidR="003D1579" w:rsidRDefault="00A06375">
      <w:pPr>
        <w:pStyle w:val="23"/>
        <w:rPr>
          <w:rFonts w:asciiTheme="minorHAnsi" w:eastAsiaTheme="minorEastAsia" w:hAnsiTheme="minorHAnsi" w:cstheme="minorBidi"/>
          <w:noProof/>
          <w:sz w:val="22"/>
          <w:szCs w:val="22"/>
          <w:lang w:eastAsia="ru-RU"/>
        </w:rPr>
      </w:pPr>
      <w:hyperlink w:anchor="_Toc121588600" w:history="1">
        <w:r w:rsidR="003D1579" w:rsidRPr="00AA5B5F">
          <w:rPr>
            <w:rStyle w:val="aff1"/>
            <w:noProof/>
          </w:rPr>
          <w:t>16.3 Перечень мероприятий, обеспечивающих переход от открытых систем теплоснабжения (горячего водоснабжения), отдельных участков таких систем на закрытые системы горячего водоснабжения</w:t>
        </w:r>
        <w:r w:rsidR="003D1579">
          <w:rPr>
            <w:noProof/>
            <w:webHidden/>
          </w:rPr>
          <w:tab/>
        </w:r>
        <w:r w:rsidR="003D1579">
          <w:rPr>
            <w:noProof/>
            <w:webHidden/>
          </w:rPr>
          <w:fldChar w:fldCharType="begin"/>
        </w:r>
        <w:r w:rsidR="003D1579">
          <w:rPr>
            <w:noProof/>
            <w:webHidden/>
          </w:rPr>
          <w:instrText xml:space="preserve"> PAGEREF _Toc121588600 \h </w:instrText>
        </w:r>
        <w:r w:rsidR="003D1579">
          <w:rPr>
            <w:noProof/>
            <w:webHidden/>
          </w:rPr>
        </w:r>
        <w:r w:rsidR="003D1579">
          <w:rPr>
            <w:noProof/>
            <w:webHidden/>
          </w:rPr>
          <w:fldChar w:fldCharType="separate"/>
        </w:r>
        <w:r w:rsidR="003D1579">
          <w:rPr>
            <w:noProof/>
            <w:webHidden/>
          </w:rPr>
          <w:t>212</w:t>
        </w:r>
        <w:r w:rsidR="003D1579">
          <w:rPr>
            <w:noProof/>
            <w:webHidden/>
          </w:rPr>
          <w:fldChar w:fldCharType="end"/>
        </w:r>
      </w:hyperlink>
    </w:p>
    <w:p w:rsidR="003D1579" w:rsidRDefault="00A06375">
      <w:pPr>
        <w:pStyle w:val="23"/>
        <w:rPr>
          <w:rFonts w:asciiTheme="minorHAnsi" w:eastAsiaTheme="minorEastAsia" w:hAnsiTheme="minorHAnsi" w:cstheme="minorBidi"/>
          <w:noProof/>
          <w:sz w:val="22"/>
          <w:szCs w:val="22"/>
          <w:lang w:eastAsia="ru-RU"/>
        </w:rPr>
      </w:pPr>
      <w:hyperlink w:anchor="_Toc121588601" w:history="1">
        <w:r w:rsidR="003D1579" w:rsidRPr="00AA5B5F">
          <w:rPr>
            <w:rStyle w:val="aff1"/>
            <w:rFonts w:eastAsia="Microsoft YaHei"/>
            <w:noProof/>
          </w:rPr>
          <w:t>16.4 Состав изменений выполненных в доработанной и (или) актуализированной схеме теплоснабжения</w:t>
        </w:r>
        <w:r w:rsidR="003D1579">
          <w:rPr>
            <w:noProof/>
            <w:webHidden/>
          </w:rPr>
          <w:tab/>
        </w:r>
        <w:r w:rsidR="003D1579">
          <w:rPr>
            <w:noProof/>
            <w:webHidden/>
          </w:rPr>
          <w:fldChar w:fldCharType="begin"/>
        </w:r>
        <w:r w:rsidR="003D1579">
          <w:rPr>
            <w:noProof/>
            <w:webHidden/>
          </w:rPr>
          <w:instrText xml:space="preserve"> PAGEREF _Toc121588601 \h </w:instrText>
        </w:r>
        <w:r w:rsidR="003D1579">
          <w:rPr>
            <w:noProof/>
            <w:webHidden/>
          </w:rPr>
        </w:r>
        <w:r w:rsidR="003D1579">
          <w:rPr>
            <w:noProof/>
            <w:webHidden/>
          </w:rPr>
          <w:fldChar w:fldCharType="separate"/>
        </w:r>
        <w:r w:rsidR="003D1579">
          <w:rPr>
            <w:noProof/>
            <w:webHidden/>
          </w:rPr>
          <w:t>212</w:t>
        </w:r>
        <w:r w:rsidR="003D1579">
          <w:rPr>
            <w:noProof/>
            <w:webHidden/>
          </w:rPr>
          <w:fldChar w:fldCharType="end"/>
        </w:r>
      </w:hyperlink>
    </w:p>
    <w:p w:rsidR="003D1579" w:rsidRDefault="00A06375">
      <w:pPr>
        <w:pStyle w:val="14"/>
        <w:rPr>
          <w:rFonts w:asciiTheme="minorHAnsi" w:eastAsiaTheme="minorEastAsia" w:hAnsiTheme="minorHAnsi" w:cstheme="minorBidi"/>
          <w:sz w:val="22"/>
          <w:szCs w:val="22"/>
          <w:lang w:eastAsia="ru-RU"/>
        </w:rPr>
      </w:pPr>
      <w:hyperlink w:anchor="_Toc121588602" w:history="1">
        <w:r w:rsidR="003D1579" w:rsidRPr="00AA5B5F">
          <w:rPr>
            <w:rStyle w:val="aff1"/>
          </w:rPr>
          <w:t>ГЛАВА 17 Замечания и предложения к проекту схемы теплоснабжения</w:t>
        </w:r>
        <w:r w:rsidR="003D1579">
          <w:rPr>
            <w:webHidden/>
          </w:rPr>
          <w:tab/>
        </w:r>
        <w:r w:rsidR="003D1579">
          <w:rPr>
            <w:webHidden/>
          </w:rPr>
          <w:fldChar w:fldCharType="begin"/>
        </w:r>
        <w:r w:rsidR="003D1579">
          <w:rPr>
            <w:webHidden/>
          </w:rPr>
          <w:instrText xml:space="preserve"> PAGEREF _Toc121588602 \h </w:instrText>
        </w:r>
        <w:r w:rsidR="003D1579">
          <w:rPr>
            <w:webHidden/>
          </w:rPr>
        </w:r>
        <w:r w:rsidR="003D1579">
          <w:rPr>
            <w:webHidden/>
          </w:rPr>
          <w:fldChar w:fldCharType="separate"/>
        </w:r>
        <w:r w:rsidR="003D1579">
          <w:rPr>
            <w:webHidden/>
          </w:rPr>
          <w:t>213</w:t>
        </w:r>
        <w:r w:rsidR="003D1579">
          <w:rPr>
            <w:webHidden/>
          </w:rPr>
          <w:fldChar w:fldCharType="end"/>
        </w:r>
      </w:hyperlink>
    </w:p>
    <w:p w:rsidR="003D1579" w:rsidRDefault="00A06375">
      <w:pPr>
        <w:pStyle w:val="23"/>
        <w:rPr>
          <w:rFonts w:asciiTheme="minorHAnsi" w:eastAsiaTheme="minorEastAsia" w:hAnsiTheme="minorHAnsi" w:cstheme="minorBidi"/>
          <w:noProof/>
          <w:sz w:val="22"/>
          <w:szCs w:val="22"/>
          <w:lang w:eastAsia="ru-RU"/>
        </w:rPr>
      </w:pPr>
      <w:hyperlink w:anchor="_Toc121588603" w:history="1">
        <w:r w:rsidR="003D1579" w:rsidRPr="00AA5B5F">
          <w:rPr>
            <w:rStyle w:val="aff1"/>
            <w:noProof/>
          </w:rPr>
          <w:t>17.1 Перечень всех замечаний и предложений, поступивших при разработке, утверждении и актуализации схемы теплоснабжения</w:t>
        </w:r>
        <w:r w:rsidR="003D1579">
          <w:rPr>
            <w:noProof/>
            <w:webHidden/>
          </w:rPr>
          <w:tab/>
        </w:r>
        <w:r w:rsidR="003D1579">
          <w:rPr>
            <w:noProof/>
            <w:webHidden/>
          </w:rPr>
          <w:fldChar w:fldCharType="begin"/>
        </w:r>
        <w:r w:rsidR="003D1579">
          <w:rPr>
            <w:noProof/>
            <w:webHidden/>
          </w:rPr>
          <w:instrText xml:space="preserve"> PAGEREF _Toc121588603 \h </w:instrText>
        </w:r>
        <w:r w:rsidR="003D1579">
          <w:rPr>
            <w:noProof/>
            <w:webHidden/>
          </w:rPr>
        </w:r>
        <w:r w:rsidR="003D1579">
          <w:rPr>
            <w:noProof/>
            <w:webHidden/>
          </w:rPr>
          <w:fldChar w:fldCharType="separate"/>
        </w:r>
        <w:r w:rsidR="003D1579">
          <w:rPr>
            <w:noProof/>
            <w:webHidden/>
          </w:rPr>
          <w:t>213</w:t>
        </w:r>
        <w:r w:rsidR="003D1579">
          <w:rPr>
            <w:noProof/>
            <w:webHidden/>
          </w:rPr>
          <w:fldChar w:fldCharType="end"/>
        </w:r>
      </w:hyperlink>
    </w:p>
    <w:p w:rsidR="003D1579" w:rsidRDefault="00A06375">
      <w:pPr>
        <w:pStyle w:val="23"/>
        <w:rPr>
          <w:rFonts w:asciiTheme="minorHAnsi" w:eastAsiaTheme="minorEastAsia" w:hAnsiTheme="minorHAnsi" w:cstheme="minorBidi"/>
          <w:noProof/>
          <w:sz w:val="22"/>
          <w:szCs w:val="22"/>
          <w:lang w:eastAsia="ru-RU"/>
        </w:rPr>
      </w:pPr>
      <w:hyperlink w:anchor="_Toc121588604" w:history="1">
        <w:r w:rsidR="003D1579" w:rsidRPr="00AA5B5F">
          <w:rPr>
            <w:rStyle w:val="aff1"/>
            <w:noProof/>
          </w:rPr>
          <w:t>17.2 Ответы разработчиков проекта схемы теплоснабжения на замечания и предложения</w:t>
        </w:r>
        <w:r w:rsidR="003D1579">
          <w:rPr>
            <w:noProof/>
            <w:webHidden/>
          </w:rPr>
          <w:tab/>
        </w:r>
        <w:r w:rsidR="003D1579">
          <w:rPr>
            <w:noProof/>
            <w:webHidden/>
          </w:rPr>
          <w:fldChar w:fldCharType="begin"/>
        </w:r>
        <w:r w:rsidR="003D1579">
          <w:rPr>
            <w:noProof/>
            <w:webHidden/>
          </w:rPr>
          <w:instrText xml:space="preserve"> PAGEREF _Toc121588604 \h </w:instrText>
        </w:r>
        <w:r w:rsidR="003D1579">
          <w:rPr>
            <w:noProof/>
            <w:webHidden/>
          </w:rPr>
        </w:r>
        <w:r w:rsidR="003D1579">
          <w:rPr>
            <w:noProof/>
            <w:webHidden/>
          </w:rPr>
          <w:fldChar w:fldCharType="separate"/>
        </w:r>
        <w:r w:rsidR="003D1579">
          <w:rPr>
            <w:noProof/>
            <w:webHidden/>
          </w:rPr>
          <w:t>213</w:t>
        </w:r>
        <w:r w:rsidR="003D1579">
          <w:rPr>
            <w:noProof/>
            <w:webHidden/>
          </w:rPr>
          <w:fldChar w:fldCharType="end"/>
        </w:r>
      </w:hyperlink>
    </w:p>
    <w:p w:rsidR="003D1579" w:rsidRDefault="00A06375">
      <w:pPr>
        <w:pStyle w:val="23"/>
        <w:rPr>
          <w:rFonts w:asciiTheme="minorHAnsi" w:eastAsiaTheme="minorEastAsia" w:hAnsiTheme="minorHAnsi" w:cstheme="minorBidi"/>
          <w:noProof/>
          <w:sz w:val="22"/>
          <w:szCs w:val="22"/>
          <w:lang w:eastAsia="ru-RU"/>
        </w:rPr>
      </w:pPr>
      <w:hyperlink w:anchor="_Toc121588605" w:history="1">
        <w:r w:rsidR="003D1579" w:rsidRPr="00AA5B5F">
          <w:rPr>
            <w:rStyle w:val="aff1"/>
            <w:noProof/>
          </w:rPr>
          <w:t>17.3 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r w:rsidR="003D1579">
          <w:rPr>
            <w:noProof/>
            <w:webHidden/>
          </w:rPr>
          <w:tab/>
        </w:r>
        <w:r w:rsidR="003D1579">
          <w:rPr>
            <w:noProof/>
            <w:webHidden/>
          </w:rPr>
          <w:fldChar w:fldCharType="begin"/>
        </w:r>
        <w:r w:rsidR="003D1579">
          <w:rPr>
            <w:noProof/>
            <w:webHidden/>
          </w:rPr>
          <w:instrText xml:space="preserve"> PAGEREF _Toc121588605 \h </w:instrText>
        </w:r>
        <w:r w:rsidR="003D1579">
          <w:rPr>
            <w:noProof/>
            <w:webHidden/>
          </w:rPr>
        </w:r>
        <w:r w:rsidR="003D1579">
          <w:rPr>
            <w:noProof/>
            <w:webHidden/>
          </w:rPr>
          <w:fldChar w:fldCharType="separate"/>
        </w:r>
        <w:r w:rsidR="003D1579">
          <w:rPr>
            <w:noProof/>
            <w:webHidden/>
          </w:rPr>
          <w:t>213</w:t>
        </w:r>
        <w:r w:rsidR="003D1579">
          <w:rPr>
            <w:noProof/>
            <w:webHidden/>
          </w:rPr>
          <w:fldChar w:fldCharType="end"/>
        </w:r>
      </w:hyperlink>
    </w:p>
    <w:p w:rsidR="003D1579" w:rsidRDefault="00A06375">
      <w:pPr>
        <w:pStyle w:val="14"/>
        <w:rPr>
          <w:rFonts w:asciiTheme="minorHAnsi" w:eastAsiaTheme="minorEastAsia" w:hAnsiTheme="minorHAnsi" w:cstheme="minorBidi"/>
          <w:sz w:val="22"/>
          <w:szCs w:val="22"/>
          <w:lang w:eastAsia="ru-RU"/>
        </w:rPr>
      </w:pPr>
      <w:hyperlink w:anchor="_Toc121588606" w:history="1">
        <w:r w:rsidR="003D1579" w:rsidRPr="00AA5B5F">
          <w:rPr>
            <w:rStyle w:val="aff1"/>
          </w:rPr>
          <w:t>ГЛАВА 18 Сводный том изменений, выполненных в доработанной и (или) актуализированной схеме теплоснабжения</w:t>
        </w:r>
        <w:r w:rsidR="003D1579">
          <w:rPr>
            <w:webHidden/>
          </w:rPr>
          <w:tab/>
        </w:r>
        <w:r w:rsidR="003D1579">
          <w:rPr>
            <w:webHidden/>
          </w:rPr>
          <w:fldChar w:fldCharType="begin"/>
        </w:r>
        <w:r w:rsidR="003D1579">
          <w:rPr>
            <w:webHidden/>
          </w:rPr>
          <w:instrText xml:space="preserve"> PAGEREF _Toc121588606 \h </w:instrText>
        </w:r>
        <w:r w:rsidR="003D1579">
          <w:rPr>
            <w:webHidden/>
          </w:rPr>
        </w:r>
        <w:r w:rsidR="003D1579">
          <w:rPr>
            <w:webHidden/>
          </w:rPr>
          <w:fldChar w:fldCharType="separate"/>
        </w:r>
        <w:r w:rsidR="003D1579">
          <w:rPr>
            <w:webHidden/>
          </w:rPr>
          <w:t>214</w:t>
        </w:r>
        <w:r w:rsidR="003D1579">
          <w:rPr>
            <w:webHidden/>
          </w:rPr>
          <w:fldChar w:fldCharType="end"/>
        </w:r>
      </w:hyperlink>
    </w:p>
    <w:p w:rsidR="003D1579" w:rsidRDefault="00A06375">
      <w:pPr>
        <w:pStyle w:val="23"/>
        <w:rPr>
          <w:rFonts w:asciiTheme="minorHAnsi" w:eastAsiaTheme="minorEastAsia" w:hAnsiTheme="minorHAnsi" w:cstheme="minorBidi"/>
          <w:noProof/>
          <w:sz w:val="22"/>
          <w:szCs w:val="22"/>
          <w:lang w:eastAsia="ru-RU"/>
        </w:rPr>
      </w:pPr>
      <w:hyperlink w:anchor="_Toc121588607" w:history="1">
        <w:r w:rsidR="003D1579" w:rsidRPr="00AA5B5F">
          <w:rPr>
            <w:rStyle w:val="aff1"/>
            <w:noProof/>
          </w:rPr>
          <w:t>Обосновывающие материалы</w:t>
        </w:r>
        <w:r w:rsidR="003D1579">
          <w:rPr>
            <w:noProof/>
            <w:webHidden/>
          </w:rPr>
          <w:tab/>
        </w:r>
        <w:r w:rsidR="003D1579">
          <w:rPr>
            <w:noProof/>
            <w:webHidden/>
          </w:rPr>
          <w:fldChar w:fldCharType="begin"/>
        </w:r>
        <w:r w:rsidR="003D1579">
          <w:rPr>
            <w:noProof/>
            <w:webHidden/>
          </w:rPr>
          <w:instrText xml:space="preserve"> PAGEREF _Toc121588607 \h </w:instrText>
        </w:r>
        <w:r w:rsidR="003D1579">
          <w:rPr>
            <w:noProof/>
            <w:webHidden/>
          </w:rPr>
        </w:r>
        <w:r w:rsidR="003D1579">
          <w:rPr>
            <w:noProof/>
            <w:webHidden/>
          </w:rPr>
          <w:fldChar w:fldCharType="separate"/>
        </w:r>
        <w:r w:rsidR="003D1579">
          <w:rPr>
            <w:noProof/>
            <w:webHidden/>
          </w:rPr>
          <w:t>214</w:t>
        </w:r>
        <w:r w:rsidR="003D1579">
          <w:rPr>
            <w:noProof/>
            <w:webHidden/>
          </w:rPr>
          <w:fldChar w:fldCharType="end"/>
        </w:r>
      </w:hyperlink>
    </w:p>
    <w:p w:rsidR="003D1579" w:rsidRDefault="00A06375">
      <w:pPr>
        <w:pStyle w:val="32"/>
        <w:rPr>
          <w:rFonts w:asciiTheme="minorHAnsi" w:eastAsiaTheme="minorEastAsia" w:hAnsiTheme="minorHAnsi" w:cstheme="minorBidi"/>
          <w:sz w:val="22"/>
          <w:lang w:eastAsia="ru-RU"/>
        </w:rPr>
      </w:pPr>
      <w:hyperlink w:anchor="_Toc121588608" w:history="1">
        <w:r w:rsidR="003D1579" w:rsidRPr="00AA5B5F">
          <w:rPr>
            <w:rStyle w:val="aff1"/>
          </w:rPr>
          <w:t>ГЛАВА 1 Существующее положение в сфере производства, передачи и потребления тепловой энергии для целей теплоснабжения</w:t>
        </w:r>
        <w:r w:rsidR="003D1579">
          <w:rPr>
            <w:webHidden/>
          </w:rPr>
          <w:tab/>
        </w:r>
        <w:r w:rsidR="003D1579">
          <w:rPr>
            <w:webHidden/>
          </w:rPr>
          <w:fldChar w:fldCharType="begin"/>
        </w:r>
        <w:r w:rsidR="003D1579">
          <w:rPr>
            <w:webHidden/>
          </w:rPr>
          <w:instrText xml:space="preserve"> PAGEREF _Toc121588608 \h </w:instrText>
        </w:r>
        <w:r w:rsidR="003D1579">
          <w:rPr>
            <w:webHidden/>
          </w:rPr>
        </w:r>
        <w:r w:rsidR="003D1579">
          <w:rPr>
            <w:webHidden/>
          </w:rPr>
          <w:fldChar w:fldCharType="separate"/>
        </w:r>
        <w:r w:rsidR="003D1579">
          <w:rPr>
            <w:webHidden/>
          </w:rPr>
          <w:t>214</w:t>
        </w:r>
        <w:r w:rsidR="003D1579">
          <w:rPr>
            <w:webHidden/>
          </w:rPr>
          <w:fldChar w:fldCharType="end"/>
        </w:r>
      </w:hyperlink>
    </w:p>
    <w:p w:rsidR="003D1579" w:rsidRDefault="00A06375">
      <w:pPr>
        <w:pStyle w:val="32"/>
        <w:rPr>
          <w:rFonts w:asciiTheme="minorHAnsi" w:eastAsiaTheme="minorEastAsia" w:hAnsiTheme="minorHAnsi" w:cstheme="minorBidi"/>
          <w:sz w:val="22"/>
          <w:lang w:eastAsia="ru-RU"/>
        </w:rPr>
      </w:pPr>
      <w:hyperlink w:anchor="_Toc121588609" w:history="1">
        <w:r w:rsidR="003D1579" w:rsidRPr="00AA5B5F">
          <w:rPr>
            <w:rStyle w:val="aff1"/>
          </w:rPr>
          <w:t>ГЛАВА 2 Существующее и перспективное потребление тепловой энергии на цели теплоснабжения</w:t>
        </w:r>
        <w:r w:rsidR="003D1579">
          <w:rPr>
            <w:webHidden/>
          </w:rPr>
          <w:tab/>
        </w:r>
        <w:r w:rsidR="003D1579">
          <w:rPr>
            <w:webHidden/>
          </w:rPr>
          <w:fldChar w:fldCharType="begin"/>
        </w:r>
        <w:r w:rsidR="003D1579">
          <w:rPr>
            <w:webHidden/>
          </w:rPr>
          <w:instrText xml:space="preserve"> PAGEREF _Toc121588609 \h </w:instrText>
        </w:r>
        <w:r w:rsidR="003D1579">
          <w:rPr>
            <w:webHidden/>
          </w:rPr>
        </w:r>
        <w:r w:rsidR="003D1579">
          <w:rPr>
            <w:webHidden/>
          </w:rPr>
          <w:fldChar w:fldCharType="separate"/>
        </w:r>
        <w:r w:rsidR="003D1579">
          <w:rPr>
            <w:webHidden/>
          </w:rPr>
          <w:t>214</w:t>
        </w:r>
        <w:r w:rsidR="003D1579">
          <w:rPr>
            <w:webHidden/>
          </w:rPr>
          <w:fldChar w:fldCharType="end"/>
        </w:r>
      </w:hyperlink>
    </w:p>
    <w:p w:rsidR="003D1579" w:rsidRDefault="00A06375">
      <w:pPr>
        <w:pStyle w:val="32"/>
        <w:rPr>
          <w:rFonts w:asciiTheme="minorHAnsi" w:eastAsiaTheme="minorEastAsia" w:hAnsiTheme="minorHAnsi" w:cstheme="minorBidi"/>
          <w:sz w:val="22"/>
          <w:lang w:eastAsia="ru-RU"/>
        </w:rPr>
      </w:pPr>
      <w:hyperlink w:anchor="_Toc121588610" w:history="1">
        <w:r w:rsidR="003D1579" w:rsidRPr="00AA5B5F">
          <w:rPr>
            <w:rStyle w:val="aff1"/>
          </w:rPr>
          <w:t>ГЛАВА 3 Электронная модель системы теплоснабжения округа</w:t>
        </w:r>
        <w:r w:rsidR="003D1579">
          <w:rPr>
            <w:webHidden/>
          </w:rPr>
          <w:tab/>
        </w:r>
        <w:r w:rsidR="003D1579">
          <w:rPr>
            <w:webHidden/>
          </w:rPr>
          <w:fldChar w:fldCharType="begin"/>
        </w:r>
        <w:r w:rsidR="003D1579">
          <w:rPr>
            <w:webHidden/>
          </w:rPr>
          <w:instrText xml:space="preserve"> PAGEREF _Toc121588610 \h </w:instrText>
        </w:r>
        <w:r w:rsidR="003D1579">
          <w:rPr>
            <w:webHidden/>
          </w:rPr>
        </w:r>
        <w:r w:rsidR="003D1579">
          <w:rPr>
            <w:webHidden/>
          </w:rPr>
          <w:fldChar w:fldCharType="separate"/>
        </w:r>
        <w:r w:rsidR="003D1579">
          <w:rPr>
            <w:webHidden/>
          </w:rPr>
          <w:t>214</w:t>
        </w:r>
        <w:r w:rsidR="003D1579">
          <w:rPr>
            <w:webHidden/>
          </w:rPr>
          <w:fldChar w:fldCharType="end"/>
        </w:r>
      </w:hyperlink>
    </w:p>
    <w:p w:rsidR="003D1579" w:rsidRDefault="00A06375">
      <w:pPr>
        <w:pStyle w:val="32"/>
        <w:rPr>
          <w:rFonts w:asciiTheme="minorHAnsi" w:eastAsiaTheme="minorEastAsia" w:hAnsiTheme="minorHAnsi" w:cstheme="minorBidi"/>
          <w:sz w:val="22"/>
          <w:lang w:eastAsia="ru-RU"/>
        </w:rPr>
      </w:pPr>
      <w:hyperlink w:anchor="_Toc121588611" w:history="1">
        <w:r w:rsidR="003D1579" w:rsidRPr="00AA5B5F">
          <w:rPr>
            <w:rStyle w:val="aff1"/>
          </w:rPr>
          <w:t>ГЛАВА 4 Существующие и перспективные балансы тепловой мощности источников тепловой энергии и тепловой нагрузки потребителей</w:t>
        </w:r>
        <w:r w:rsidR="003D1579">
          <w:rPr>
            <w:webHidden/>
          </w:rPr>
          <w:tab/>
        </w:r>
        <w:r w:rsidR="003D1579">
          <w:rPr>
            <w:webHidden/>
          </w:rPr>
          <w:fldChar w:fldCharType="begin"/>
        </w:r>
        <w:r w:rsidR="003D1579">
          <w:rPr>
            <w:webHidden/>
          </w:rPr>
          <w:instrText xml:space="preserve"> PAGEREF _Toc121588611 \h </w:instrText>
        </w:r>
        <w:r w:rsidR="003D1579">
          <w:rPr>
            <w:webHidden/>
          </w:rPr>
        </w:r>
        <w:r w:rsidR="003D1579">
          <w:rPr>
            <w:webHidden/>
          </w:rPr>
          <w:fldChar w:fldCharType="separate"/>
        </w:r>
        <w:r w:rsidR="003D1579">
          <w:rPr>
            <w:webHidden/>
          </w:rPr>
          <w:t>215</w:t>
        </w:r>
        <w:r w:rsidR="003D1579">
          <w:rPr>
            <w:webHidden/>
          </w:rPr>
          <w:fldChar w:fldCharType="end"/>
        </w:r>
      </w:hyperlink>
    </w:p>
    <w:p w:rsidR="003D1579" w:rsidRDefault="00A06375">
      <w:pPr>
        <w:pStyle w:val="32"/>
        <w:rPr>
          <w:rFonts w:asciiTheme="minorHAnsi" w:eastAsiaTheme="minorEastAsia" w:hAnsiTheme="minorHAnsi" w:cstheme="minorBidi"/>
          <w:sz w:val="22"/>
          <w:lang w:eastAsia="ru-RU"/>
        </w:rPr>
      </w:pPr>
      <w:hyperlink w:anchor="_Toc121588612" w:history="1">
        <w:r w:rsidR="003D1579" w:rsidRPr="00AA5B5F">
          <w:rPr>
            <w:rStyle w:val="aff1"/>
          </w:rPr>
          <w:t>ГЛАВА 5 Мастер-план развития систем теплоснабжения округа</w:t>
        </w:r>
        <w:r w:rsidR="003D1579">
          <w:rPr>
            <w:webHidden/>
          </w:rPr>
          <w:tab/>
        </w:r>
        <w:r w:rsidR="003D1579">
          <w:rPr>
            <w:webHidden/>
          </w:rPr>
          <w:fldChar w:fldCharType="begin"/>
        </w:r>
        <w:r w:rsidR="003D1579">
          <w:rPr>
            <w:webHidden/>
          </w:rPr>
          <w:instrText xml:space="preserve"> PAGEREF _Toc121588612 \h </w:instrText>
        </w:r>
        <w:r w:rsidR="003D1579">
          <w:rPr>
            <w:webHidden/>
          </w:rPr>
        </w:r>
        <w:r w:rsidR="003D1579">
          <w:rPr>
            <w:webHidden/>
          </w:rPr>
          <w:fldChar w:fldCharType="separate"/>
        </w:r>
        <w:r w:rsidR="003D1579">
          <w:rPr>
            <w:webHidden/>
          </w:rPr>
          <w:t>215</w:t>
        </w:r>
        <w:r w:rsidR="003D1579">
          <w:rPr>
            <w:webHidden/>
          </w:rPr>
          <w:fldChar w:fldCharType="end"/>
        </w:r>
      </w:hyperlink>
    </w:p>
    <w:p w:rsidR="003D1579" w:rsidRDefault="00A06375">
      <w:pPr>
        <w:pStyle w:val="32"/>
        <w:rPr>
          <w:rFonts w:asciiTheme="minorHAnsi" w:eastAsiaTheme="minorEastAsia" w:hAnsiTheme="minorHAnsi" w:cstheme="minorBidi"/>
          <w:sz w:val="22"/>
          <w:lang w:eastAsia="ru-RU"/>
        </w:rPr>
      </w:pPr>
      <w:hyperlink w:anchor="_Toc121588613" w:history="1">
        <w:r w:rsidR="003D1579" w:rsidRPr="00AA5B5F">
          <w:rPr>
            <w:rStyle w:val="aff1"/>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003D1579">
          <w:rPr>
            <w:webHidden/>
          </w:rPr>
          <w:tab/>
        </w:r>
        <w:r w:rsidR="003D1579">
          <w:rPr>
            <w:webHidden/>
          </w:rPr>
          <w:fldChar w:fldCharType="begin"/>
        </w:r>
        <w:r w:rsidR="003D1579">
          <w:rPr>
            <w:webHidden/>
          </w:rPr>
          <w:instrText xml:space="preserve"> PAGEREF _Toc121588613 \h </w:instrText>
        </w:r>
        <w:r w:rsidR="003D1579">
          <w:rPr>
            <w:webHidden/>
          </w:rPr>
        </w:r>
        <w:r w:rsidR="003D1579">
          <w:rPr>
            <w:webHidden/>
          </w:rPr>
          <w:fldChar w:fldCharType="separate"/>
        </w:r>
        <w:r w:rsidR="003D1579">
          <w:rPr>
            <w:webHidden/>
          </w:rPr>
          <w:t>215</w:t>
        </w:r>
        <w:r w:rsidR="003D1579">
          <w:rPr>
            <w:webHidden/>
          </w:rPr>
          <w:fldChar w:fldCharType="end"/>
        </w:r>
      </w:hyperlink>
    </w:p>
    <w:p w:rsidR="003D1579" w:rsidRDefault="00A06375">
      <w:pPr>
        <w:pStyle w:val="32"/>
        <w:rPr>
          <w:rFonts w:asciiTheme="minorHAnsi" w:eastAsiaTheme="minorEastAsia" w:hAnsiTheme="minorHAnsi" w:cstheme="minorBidi"/>
          <w:sz w:val="22"/>
          <w:lang w:eastAsia="ru-RU"/>
        </w:rPr>
      </w:pPr>
      <w:hyperlink w:anchor="_Toc121588614" w:history="1">
        <w:r w:rsidR="003D1579" w:rsidRPr="00AA5B5F">
          <w:rPr>
            <w:rStyle w:val="aff1"/>
          </w:rPr>
          <w:t>ГЛАВА 7 Предложения по строительству, реконструкции, техническому перевооружению и (или) модернизации источников тепловой энергии</w:t>
        </w:r>
        <w:r w:rsidR="003D1579">
          <w:rPr>
            <w:webHidden/>
          </w:rPr>
          <w:tab/>
        </w:r>
        <w:r w:rsidR="003D1579">
          <w:rPr>
            <w:webHidden/>
          </w:rPr>
          <w:fldChar w:fldCharType="begin"/>
        </w:r>
        <w:r w:rsidR="003D1579">
          <w:rPr>
            <w:webHidden/>
          </w:rPr>
          <w:instrText xml:space="preserve"> PAGEREF _Toc121588614 \h </w:instrText>
        </w:r>
        <w:r w:rsidR="003D1579">
          <w:rPr>
            <w:webHidden/>
          </w:rPr>
        </w:r>
        <w:r w:rsidR="003D1579">
          <w:rPr>
            <w:webHidden/>
          </w:rPr>
          <w:fldChar w:fldCharType="separate"/>
        </w:r>
        <w:r w:rsidR="003D1579">
          <w:rPr>
            <w:webHidden/>
          </w:rPr>
          <w:t>215</w:t>
        </w:r>
        <w:r w:rsidR="003D1579">
          <w:rPr>
            <w:webHidden/>
          </w:rPr>
          <w:fldChar w:fldCharType="end"/>
        </w:r>
      </w:hyperlink>
    </w:p>
    <w:p w:rsidR="003D1579" w:rsidRDefault="00A06375">
      <w:pPr>
        <w:pStyle w:val="32"/>
        <w:rPr>
          <w:rFonts w:asciiTheme="minorHAnsi" w:eastAsiaTheme="minorEastAsia" w:hAnsiTheme="minorHAnsi" w:cstheme="minorBidi"/>
          <w:sz w:val="22"/>
          <w:lang w:eastAsia="ru-RU"/>
        </w:rPr>
      </w:pPr>
      <w:hyperlink w:anchor="_Toc121588615" w:history="1">
        <w:r w:rsidR="003D1579" w:rsidRPr="00AA5B5F">
          <w:rPr>
            <w:rStyle w:val="aff1"/>
          </w:rPr>
          <w:t>ГЛАВА 8 Предложения по строительству, реконструкции и (или) модернизации тепловых сетей</w:t>
        </w:r>
        <w:r w:rsidR="003D1579">
          <w:rPr>
            <w:webHidden/>
          </w:rPr>
          <w:tab/>
        </w:r>
        <w:r w:rsidR="003D1579">
          <w:rPr>
            <w:webHidden/>
          </w:rPr>
          <w:fldChar w:fldCharType="begin"/>
        </w:r>
        <w:r w:rsidR="003D1579">
          <w:rPr>
            <w:webHidden/>
          </w:rPr>
          <w:instrText xml:space="preserve"> PAGEREF _Toc121588615 \h </w:instrText>
        </w:r>
        <w:r w:rsidR="003D1579">
          <w:rPr>
            <w:webHidden/>
          </w:rPr>
        </w:r>
        <w:r w:rsidR="003D1579">
          <w:rPr>
            <w:webHidden/>
          </w:rPr>
          <w:fldChar w:fldCharType="separate"/>
        </w:r>
        <w:r w:rsidR="003D1579">
          <w:rPr>
            <w:webHidden/>
          </w:rPr>
          <w:t>215</w:t>
        </w:r>
        <w:r w:rsidR="003D1579">
          <w:rPr>
            <w:webHidden/>
          </w:rPr>
          <w:fldChar w:fldCharType="end"/>
        </w:r>
      </w:hyperlink>
    </w:p>
    <w:p w:rsidR="003D1579" w:rsidRDefault="00A06375">
      <w:pPr>
        <w:pStyle w:val="32"/>
        <w:rPr>
          <w:rFonts w:asciiTheme="minorHAnsi" w:eastAsiaTheme="minorEastAsia" w:hAnsiTheme="minorHAnsi" w:cstheme="minorBidi"/>
          <w:sz w:val="22"/>
          <w:lang w:eastAsia="ru-RU"/>
        </w:rPr>
      </w:pPr>
      <w:hyperlink w:anchor="_Toc121588616" w:history="1">
        <w:r w:rsidR="003D1579" w:rsidRPr="00AA5B5F">
          <w:rPr>
            <w:rStyle w:val="aff1"/>
          </w:rPr>
          <w:t>ГЛАВА 9 Предложения по переводу открытых систем теплоснабжения (горячего водоснабжения) в закрытые системы горячего водоснабжения</w:t>
        </w:r>
        <w:r w:rsidR="003D1579">
          <w:rPr>
            <w:webHidden/>
          </w:rPr>
          <w:tab/>
        </w:r>
        <w:r w:rsidR="003D1579">
          <w:rPr>
            <w:webHidden/>
          </w:rPr>
          <w:fldChar w:fldCharType="begin"/>
        </w:r>
        <w:r w:rsidR="003D1579">
          <w:rPr>
            <w:webHidden/>
          </w:rPr>
          <w:instrText xml:space="preserve"> PAGEREF _Toc121588616 \h </w:instrText>
        </w:r>
        <w:r w:rsidR="003D1579">
          <w:rPr>
            <w:webHidden/>
          </w:rPr>
        </w:r>
        <w:r w:rsidR="003D1579">
          <w:rPr>
            <w:webHidden/>
          </w:rPr>
          <w:fldChar w:fldCharType="separate"/>
        </w:r>
        <w:r w:rsidR="003D1579">
          <w:rPr>
            <w:webHidden/>
          </w:rPr>
          <w:t>215</w:t>
        </w:r>
        <w:r w:rsidR="003D1579">
          <w:rPr>
            <w:webHidden/>
          </w:rPr>
          <w:fldChar w:fldCharType="end"/>
        </w:r>
      </w:hyperlink>
    </w:p>
    <w:p w:rsidR="003D1579" w:rsidRDefault="00A06375">
      <w:pPr>
        <w:pStyle w:val="32"/>
        <w:rPr>
          <w:rFonts w:asciiTheme="minorHAnsi" w:eastAsiaTheme="minorEastAsia" w:hAnsiTheme="minorHAnsi" w:cstheme="minorBidi"/>
          <w:sz w:val="22"/>
          <w:lang w:eastAsia="ru-RU"/>
        </w:rPr>
      </w:pPr>
      <w:hyperlink w:anchor="_Toc121588617" w:history="1">
        <w:r w:rsidR="003D1579" w:rsidRPr="00AA5B5F">
          <w:rPr>
            <w:rStyle w:val="aff1"/>
          </w:rPr>
          <w:t>ГЛАВА 10 Перспективные топливные балансы</w:t>
        </w:r>
        <w:r w:rsidR="003D1579">
          <w:rPr>
            <w:webHidden/>
          </w:rPr>
          <w:tab/>
        </w:r>
        <w:r w:rsidR="003D1579">
          <w:rPr>
            <w:webHidden/>
          </w:rPr>
          <w:fldChar w:fldCharType="begin"/>
        </w:r>
        <w:r w:rsidR="003D1579">
          <w:rPr>
            <w:webHidden/>
          </w:rPr>
          <w:instrText xml:space="preserve"> PAGEREF _Toc121588617 \h </w:instrText>
        </w:r>
        <w:r w:rsidR="003D1579">
          <w:rPr>
            <w:webHidden/>
          </w:rPr>
        </w:r>
        <w:r w:rsidR="003D1579">
          <w:rPr>
            <w:webHidden/>
          </w:rPr>
          <w:fldChar w:fldCharType="separate"/>
        </w:r>
        <w:r w:rsidR="003D1579">
          <w:rPr>
            <w:webHidden/>
          </w:rPr>
          <w:t>215</w:t>
        </w:r>
        <w:r w:rsidR="003D1579">
          <w:rPr>
            <w:webHidden/>
          </w:rPr>
          <w:fldChar w:fldCharType="end"/>
        </w:r>
      </w:hyperlink>
    </w:p>
    <w:p w:rsidR="003D1579" w:rsidRDefault="00A06375">
      <w:pPr>
        <w:pStyle w:val="32"/>
        <w:rPr>
          <w:rFonts w:asciiTheme="minorHAnsi" w:eastAsiaTheme="minorEastAsia" w:hAnsiTheme="minorHAnsi" w:cstheme="minorBidi"/>
          <w:sz w:val="22"/>
          <w:lang w:eastAsia="ru-RU"/>
        </w:rPr>
      </w:pPr>
      <w:hyperlink w:anchor="_Toc121588618" w:history="1">
        <w:r w:rsidR="003D1579" w:rsidRPr="00AA5B5F">
          <w:rPr>
            <w:rStyle w:val="aff1"/>
          </w:rPr>
          <w:t>ГЛАВА 11 Оценка надежности теплоснабжения</w:t>
        </w:r>
        <w:r w:rsidR="003D1579">
          <w:rPr>
            <w:webHidden/>
          </w:rPr>
          <w:tab/>
        </w:r>
        <w:r w:rsidR="003D1579">
          <w:rPr>
            <w:webHidden/>
          </w:rPr>
          <w:fldChar w:fldCharType="begin"/>
        </w:r>
        <w:r w:rsidR="003D1579">
          <w:rPr>
            <w:webHidden/>
          </w:rPr>
          <w:instrText xml:space="preserve"> PAGEREF _Toc121588618 \h </w:instrText>
        </w:r>
        <w:r w:rsidR="003D1579">
          <w:rPr>
            <w:webHidden/>
          </w:rPr>
        </w:r>
        <w:r w:rsidR="003D1579">
          <w:rPr>
            <w:webHidden/>
          </w:rPr>
          <w:fldChar w:fldCharType="separate"/>
        </w:r>
        <w:r w:rsidR="003D1579">
          <w:rPr>
            <w:webHidden/>
          </w:rPr>
          <w:t>215</w:t>
        </w:r>
        <w:r w:rsidR="003D1579">
          <w:rPr>
            <w:webHidden/>
          </w:rPr>
          <w:fldChar w:fldCharType="end"/>
        </w:r>
      </w:hyperlink>
    </w:p>
    <w:p w:rsidR="003D1579" w:rsidRDefault="00A06375">
      <w:pPr>
        <w:pStyle w:val="32"/>
        <w:rPr>
          <w:rFonts w:asciiTheme="minorHAnsi" w:eastAsiaTheme="minorEastAsia" w:hAnsiTheme="minorHAnsi" w:cstheme="minorBidi"/>
          <w:sz w:val="22"/>
          <w:lang w:eastAsia="ru-RU"/>
        </w:rPr>
      </w:pPr>
      <w:hyperlink w:anchor="_Toc121588619" w:history="1">
        <w:r w:rsidR="003D1579" w:rsidRPr="00AA5B5F">
          <w:rPr>
            <w:rStyle w:val="aff1"/>
          </w:rPr>
          <w:t>ГЛАВА 12 Обоснование инвестиций в строительство, реконструкцию, техническое перевооружение и (или) модернизацию</w:t>
        </w:r>
        <w:r w:rsidR="003D1579">
          <w:rPr>
            <w:webHidden/>
          </w:rPr>
          <w:tab/>
        </w:r>
        <w:r w:rsidR="003D1579">
          <w:rPr>
            <w:webHidden/>
          </w:rPr>
          <w:fldChar w:fldCharType="begin"/>
        </w:r>
        <w:r w:rsidR="003D1579">
          <w:rPr>
            <w:webHidden/>
          </w:rPr>
          <w:instrText xml:space="preserve"> PAGEREF _Toc121588619 \h </w:instrText>
        </w:r>
        <w:r w:rsidR="003D1579">
          <w:rPr>
            <w:webHidden/>
          </w:rPr>
        </w:r>
        <w:r w:rsidR="003D1579">
          <w:rPr>
            <w:webHidden/>
          </w:rPr>
          <w:fldChar w:fldCharType="separate"/>
        </w:r>
        <w:r w:rsidR="003D1579">
          <w:rPr>
            <w:webHidden/>
          </w:rPr>
          <w:t>216</w:t>
        </w:r>
        <w:r w:rsidR="003D1579">
          <w:rPr>
            <w:webHidden/>
          </w:rPr>
          <w:fldChar w:fldCharType="end"/>
        </w:r>
      </w:hyperlink>
    </w:p>
    <w:p w:rsidR="003D1579" w:rsidRDefault="00A06375">
      <w:pPr>
        <w:pStyle w:val="32"/>
        <w:rPr>
          <w:rFonts w:asciiTheme="minorHAnsi" w:eastAsiaTheme="minorEastAsia" w:hAnsiTheme="minorHAnsi" w:cstheme="minorBidi"/>
          <w:sz w:val="22"/>
          <w:lang w:eastAsia="ru-RU"/>
        </w:rPr>
      </w:pPr>
      <w:hyperlink w:anchor="_Toc121588620" w:history="1">
        <w:r w:rsidR="003D1579" w:rsidRPr="00AA5B5F">
          <w:rPr>
            <w:rStyle w:val="aff1"/>
          </w:rPr>
          <w:t>ГЛАВА 13 Индикаторы развития систем теплоснабжения округа</w:t>
        </w:r>
        <w:r w:rsidR="003D1579">
          <w:rPr>
            <w:webHidden/>
          </w:rPr>
          <w:tab/>
        </w:r>
        <w:r w:rsidR="003D1579">
          <w:rPr>
            <w:webHidden/>
          </w:rPr>
          <w:fldChar w:fldCharType="begin"/>
        </w:r>
        <w:r w:rsidR="003D1579">
          <w:rPr>
            <w:webHidden/>
          </w:rPr>
          <w:instrText xml:space="preserve"> PAGEREF _Toc121588620 \h </w:instrText>
        </w:r>
        <w:r w:rsidR="003D1579">
          <w:rPr>
            <w:webHidden/>
          </w:rPr>
        </w:r>
        <w:r w:rsidR="003D1579">
          <w:rPr>
            <w:webHidden/>
          </w:rPr>
          <w:fldChar w:fldCharType="separate"/>
        </w:r>
        <w:r w:rsidR="003D1579">
          <w:rPr>
            <w:webHidden/>
          </w:rPr>
          <w:t>216</w:t>
        </w:r>
        <w:r w:rsidR="003D1579">
          <w:rPr>
            <w:webHidden/>
          </w:rPr>
          <w:fldChar w:fldCharType="end"/>
        </w:r>
      </w:hyperlink>
    </w:p>
    <w:p w:rsidR="003D1579" w:rsidRDefault="00A06375">
      <w:pPr>
        <w:pStyle w:val="32"/>
        <w:rPr>
          <w:rFonts w:asciiTheme="minorHAnsi" w:eastAsiaTheme="minorEastAsia" w:hAnsiTheme="minorHAnsi" w:cstheme="minorBidi"/>
          <w:sz w:val="22"/>
          <w:lang w:eastAsia="ru-RU"/>
        </w:rPr>
      </w:pPr>
      <w:hyperlink w:anchor="_Toc121588621" w:history="1">
        <w:r w:rsidR="003D1579" w:rsidRPr="00AA5B5F">
          <w:rPr>
            <w:rStyle w:val="aff1"/>
          </w:rPr>
          <w:t>ГЛАВА 14 Ценовые (тарифные) последствия</w:t>
        </w:r>
        <w:r w:rsidR="003D1579">
          <w:rPr>
            <w:webHidden/>
          </w:rPr>
          <w:tab/>
        </w:r>
        <w:r w:rsidR="003D1579">
          <w:rPr>
            <w:webHidden/>
          </w:rPr>
          <w:fldChar w:fldCharType="begin"/>
        </w:r>
        <w:r w:rsidR="003D1579">
          <w:rPr>
            <w:webHidden/>
          </w:rPr>
          <w:instrText xml:space="preserve"> PAGEREF _Toc121588621 \h </w:instrText>
        </w:r>
        <w:r w:rsidR="003D1579">
          <w:rPr>
            <w:webHidden/>
          </w:rPr>
        </w:r>
        <w:r w:rsidR="003D1579">
          <w:rPr>
            <w:webHidden/>
          </w:rPr>
          <w:fldChar w:fldCharType="separate"/>
        </w:r>
        <w:r w:rsidR="003D1579">
          <w:rPr>
            <w:webHidden/>
          </w:rPr>
          <w:t>216</w:t>
        </w:r>
        <w:r w:rsidR="003D1579">
          <w:rPr>
            <w:webHidden/>
          </w:rPr>
          <w:fldChar w:fldCharType="end"/>
        </w:r>
      </w:hyperlink>
    </w:p>
    <w:p w:rsidR="003D1579" w:rsidRDefault="00A06375">
      <w:pPr>
        <w:pStyle w:val="32"/>
        <w:rPr>
          <w:rFonts w:asciiTheme="minorHAnsi" w:eastAsiaTheme="minorEastAsia" w:hAnsiTheme="minorHAnsi" w:cstheme="minorBidi"/>
          <w:sz w:val="22"/>
          <w:lang w:eastAsia="ru-RU"/>
        </w:rPr>
      </w:pPr>
      <w:hyperlink w:anchor="_Toc121588622" w:history="1">
        <w:r w:rsidR="003D1579" w:rsidRPr="00AA5B5F">
          <w:rPr>
            <w:rStyle w:val="aff1"/>
          </w:rPr>
          <w:t>ГЛАВА 15 Реестр единых теплоснабжающих организаций</w:t>
        </w:r>
        <w:r w:rsidR="003D1579">
          <w:rPr>
            <w:webHidden/>
          </w:rPr>
          <w:tab/>
        </w:r>
        <w:r w:rsidR="003D1579">
          <w:rPr>
            <w:webHidden/>
          </w:rPr>
          <w:fldChar w:fldCharType="begin"/>
        </w:r>
        <w:r w:rsidR="003D1579">
          <w:rPr>
            <w:webHidden/>
          </w:rPr>
          <w:instrText xml:space="preserve"> PAGEREF _Toc121588622 \h </w:instrText>
        </w:r>
        <w:r w:rsidR="003D1579">
          <w:rPr>
            <w:webHidden/>
          </w:rPr>
        </w:r>
        <w:r w:rsidR="003D1579">
          <w:rPr>
            <w:webHidden/>
          </w:rPr>
          <w:fldChar w:fldCharType="separate"/>
        </w:r>
        <w:r w:rsidR="003D1579">
          <w:rPr>
            <w:webHidden/>
          </w:rPr>
          <w:t>216</w:t>
        </w:r>
        <w:r w:rsidR="003D1579">
          <w:rPr>
            <w:webHidden/>
          </w:rPr>
          <w:fldChar w:fldCharType="end"/>
        </w:r>
      </w:hyperlink>
    </w:p>
    <w:p w:rsidR="003D1579" w:rsidRDefault="00A06375">
      <w:pPr>
        <w:pStyle w:val="32"/>
        <w:rPr>
          <w:rFonts w:asciiTheme="minorHAnsi" w:eastAsiaTheme="minorEastAsia" w:hAnsiTheme="minorHAnsi" w:cstheme="minorBidi"/>
          <w:sz w:val="22"/>
          <w:lang w:eastAsia="ru-RU"/>
        </w:rPr>
      </w:pPr>
      <w:hyperlink w:anchor="_Toc121588623" w:history="1">
        <w:r w:rsidR="003D1579" w:rsidRPr="00AA5B5F">
          <w:rPr>
            <w:rStyle w:val="aff1"/>
          </w:rPr>
          <w:t>ГЛАВА 16 Реестр мероприятий схемы теплоснабжения</w:t>
        </w:r>
        <w:r w:rsidR="003D1579">
          <w:rPr>
            <w:webHidden/>
          </w:rPr>
          <w:tab/>
        </w:r>
        <w:r w:rsidR="003D1579">
          <w:rPr>
            <w:webHidden/>
          </w:rPr>
          <w:fldChar w:fldCharType="begin"/>
        </w:r>
        <w:r w:rsidR="003D1579">
          <w:rPr>
            <w:webHidden/>
          </w:rPr>
          <w:instrText xml:space="preserve"> PAGEREF _Toc121588623 \h </w:instrText>
        </w:r>
        <w:r w:rsidR="003D1579">
          <w:rPr>
            <w:webHidden/>
          </w:rPr>
        </w:r>
        <w:r w:rsidR="003D1579">
          <w:rPr>
            <w:webHidden/>
          </w:rPr>
          <w:fldChar w:fldCharType="separate"/>
        </w:r>
        <w:r w:rsidR="003D1579">
          <w:rPr>
            <w:webHidden/>
          </w:rPr>
          <w:t>216</w:t>
        </w:r>
        <w:r w:rsidR="003D1579">
          <w:rPr>
            <w:webHidden/>
          </w:rPr>
          <w:fldChar w:fldCharType="end"/>
        </w:r>
      </w:hyperlink>
    </w:p>
    <w:p w:rsidR="00214280" w:rsidRPr="00A5746B" w:rsidRDefault="00ED36C4" w:rsidP="0006129B">
      <w:pPr>
        <w:pStyle w:val="32"/>
        <w:spacing w:line="240" w:lineRule="auto"/>
        <w:sectPr w:rsidR="00214280" w:rsidRPr="00A5746B" w:rsidSect="00ED36C4">
          <w:footerReference w:type="default" r:id="rId10"/>
          <w:pgSz w:w="11906" w:h="16838"/>
          <w:pgMar w:top="1134" w:right="566" w:bottom="1134" w:left="1134" w:header="709" w:footer="709" w:gutter="0"/>
          <w:cols w:space="708"/>
          <w:docGrid w:linePitch="360"/>
        </w:sectPr>
      </w:pPr>
      <w:r w:rsidRPr="00A5746B">
        <w:fldChar w:fldCharType="end"/>
      </w:r>
    </w:p>
    <w:p w:rsidR="00E3281E" w:rsidRPr="00A5746B" w:rsidRDefault="00214280" w:rsidP="00214280">
      <w:pPr>
        <w:pStyle w:val="32"/>
        <w:spacing w:line="240" w:lineRule="auto"/>
        <w:jc w:val="center"/>
        <w:rPr>
          <w:b/>
        </w:rPr>
      </w:pPr>
      <w:r w:rsidRPr="00A5746B">
        <w:rPr>
          <w:b/>
        </w:rPr>
        <w:lastRenderedPageBreak/>
        <w:t>Перечень приложений</w:t>
      </w:r>
    </w:p>
    <w:p w:rsidR="00214280" w:rsidRPr="00A5746B" w:rsidRDefault="00214280" w:rsidP="00214280"/>
    <w:p w:rsidR="00A662B4" w:rsidRPr="00A5746B" w:rsidRDefault="00072D6D" w:rsidP="00A5746B">
      <w:r w:rsidRPr="00A5746B">
        <w:t xml:space="preserve">Приложение 1 - Схема сетей теплоснабжения </w:t>
      </w:r>
      <w:r w:rsidR="00A662B4" w:rsidRPr="00A5746B">
        <w:t>п. Яр (Котельная (п. Яр, ул. Школьная, 6а), Котел</w:t>
      </w:r>
      <w:r w:rsidR="00A662B4" w:rsidRPr="00A5746B">
        <w:t>ь</w:t>
      </w:r>
      <w:r w:rsidR="00A662B4" w:rsidRPr="00A5746B">
        <w:t>ная (п.Яр, ул. Горького, 23), Котельная (п.Яр, ул. Вокзальная, 21Б), Котельная (п.Яр, ул. Пролета</w:t>
      </w:r>
      <w:r w:rsidR="00A662B4" w:rsidRPr="00A5746B">
        <w:t>р</w:t>
      </w:r>
      <w:r w:rsidR="00A662B4" w:rsidRPr="00A5746B">
        <w:t>ская, 14);</w:t>
      </w:r>
    </w:p>
    <w:p w:rsidR="00A662B4" w:rsidRPr="00A5746B" w:rsidRDefault="00A662B4" w:rsidP="00A5746B">
      <w:r w:rsidRPr="00A5746B">
        <w:t>Приложение 2 - Схема сетей теплоснабжения п. Яр (Котельная (п.Яр, ул. Ф.Васильева, 29а);</w:t>
      </w:r>
    </w:p>
    <w:p w:rsidR="00A662B4" w:rsidRPr="00A5746B" w:rsidRDefault="00A662B4" w:rsidP="00A5746B">
      <w:r w:rsidRPr="00A5746B">
        <w:t>Приложение 3 - Схема сетей теплоснабжения п. Яр (Котельная (п.Яр, ул. Советская, 1));</w:t>
      </w:r>
    </w:p>
    <w:p w:rsidR="0054778F" w:rsidRPr="00A5746B" w:rsidRDefault="0054778F" w:rsidP="00A5746B">
      <w:r w:rsidRPr="00A5746B">
        <w:t>Приложение 4 - Схема сетей теплоснабжения п. Яр (Котельная (п.Яр, ул. Ф.Васильева, 6а), К</w:t>
      </w:r>
      <w:r w:rsidRPr="00A5746B">
        <w:t>о</w:t>
      </w:r>
      <w:r w:rsidRPr="00A5746B">
        <w:t>тельная (п. Яр, ул. Ворошилова, 10ж));</w:t>
      </w:r>
    </w:p>
    <w:p w:rsidR="00A662B4" w:rsidRPr="00A5746B" w:rsidRDefault="0054778F" w:rsidP="00A5746B">
      <w:r w:rsidRPr="00A5746B">
        <w:t>Приложение 5 - Схема сетей теплоснабжения с.Дизьмино (</w:t>
      </w:r>
      <w:r w:rsidR="00A662B4" w:rsidRPr="00A5746B">
        <w:t>Котельная (с.Дизьмино, ул. Школьная, 26а)</w:t>
      </w:r>
      <w:r w:rsidRPr="00A5746B">
        <w:t>);</w:t>
      </w:r>
    </w:p>
    <w:p w:rsidR="00A662B4" w:rsidRPr="00A5746B" w:rsidRDefault="0054778F" w:rsidP="00A5746B">
      <w:r w:rsidRPr="00A5746B">
        <w:t>Приложение 6 - Схема сетей теплоснабжения с. Пудем (</w:t>
      </w:r>
      <w:r w:rsidR="00A662B4" w:rsidRPr="00A5746B">
        <w:t>Котельная (с.Пудем, ул. Гагарина, 2а)</w:t>
      </w:r>
      <w:r w:rsidRPr="00A5746B">
        <w:t>);</w:t>
      </w:r>
    </w:p>
    <w:p w:rsidR="0054778F" w:rsidRPr="00A5746B" w:rsidRDefault="0054778F" w:rsidP="00A5746B">
      <w:r w:rsidRPr="00A5746B">
        <w:t>Приложение 7 - Схема сетей теплоснабжения с. Пудем (Котельная (с.Пудем, ул. Горького, 49а, А));</w:t>
      </w:r>
    </w:p>
    <w:p w:rsidR="00A662B4" w:rsidRPr="00A5746B" w:rsidRDefault="0054778F" w:rsidP="00A5746B">
      <w:r w:rsidRPr="00A5746B">
        <w:t>Приложение 8 - Схема сетей теплоснабжения д. Зюино (</w:t>
      </w:r>
      <w:r w:rsidR="00A662B4" w:rsidRPr="00A5746B">
        <w:t>Котельная (д.Зюино, ул. Школьная, 77а)</w:t>
      </w:r>
      <w:r w:rsidRPr="00A5746B">
        <w:t>);</w:t>
      </w:r>
    </w:p>
    <w:p w:rsidR="00A662B4" w:rsidRPr="00A5746B" w:rsidRDefault="0054778F" w:rsidP="00A5746B">
      <w:r w:rsidRPr="00A5746B">
        <w:t>Приложение 9 - Схема сетей теплоснабжения д. Бачумово (</w:t>
      </w:r>
      <w:r w:rsidR="00A662B4" w:rsidRPr="00A5746B">
        <w:t>Котельная (д.Бачумово, ул. Школьная, 17а)</w:t>
      </w:r>
      <w:r w:rsidRPr="00A5746B">
        <w:t>);</w:t>
      </w:r>
    </w:p>
    <w:p w:rsidR="00A662B4" w:rsidRPr="00A5746B" w:rsidRDefault="0054778F" w:rsidP="00A5746B">
      <w:r w:rsidRPr="00A5746B">
        <w:t>Приложение 10 - Схема сетей теплоснабжения д. Ворца (</w:t>
      </w:r>
      <w:r w:rsidR="00A662B4" w:rsidRPr="00A5746B">
        <w:t>Котельная (д. Ворца, ул. Чапаевская, 66)</w:t>
      </w:r>
      <w:r w:rsidRPr="00A5746B">
        <w:t>);</w:t>
      </w:r>
    </w:p>
    <w:p w:rsidR="00A662B4" w:rsidRPr="00A5746B" w:rsidRDefault="0054778F" w:rsidP="00A5746B">
      <w:r w:rsidRPr="00A5746B">
        <w:t>Приложение 1</w:t>
      </w:r>
      <w:r w:rsidR="00A5746B" w:rsidRPr="00A5746B">
        <w:t>1</w:t>
      </w:r>
      <w:r w:rsidRPr="00A5746B">
        <w:t xml:space="preserve"> - Схема сетей теплоснабжения </w:t>
      </w:r>
      <w:r w:rsidR="00A5746B" w:rsidRPr="00A5746B">
        <w:t>с. Укан (</w:t>
      </w:r>
      <w:r w:rsidR="00A662B4" w:rsidRPr="00A5746B">
        <w:t>Котельная (с.Укан, ул. Советская, 15б)</w:t>
      </w:r>
      <w:r w:rsidR="00A5746B" w:rsidRPr="00A5746B">
        <w:t>);</w:t>
      </w:r>
    </w:p>
    <w:p w:rsidR="00A662B4" w:rsidRPr="00A5746B" w:rsidRDefault="00A5746B" w:rsidP="00A5746B">
      <w:r w:rsidRPr="00A5746B">
        <w:t>Приложение 12- Схема сетей теплоснабжения д. Бармашур (</w:t>
      </w:r>
      <w:r w:rsidR="00A662B4" w:rsidRPr="00A5746B">
        <w:t>Котельная (д.Бармашур, ул. Сове</w:t>
      </w:r>
      <w:r w:rsidR="00A662B4" w:rsidRPr="00A5746B">
        <w:t>т</w:t>
      </w:r>
      <w:r w:rsidR="00A662B4" w:rsidRPr="00A5746B">
        <w:t>ская, 42а)</w:t>
      </w:r>
      <w:r w:rsidRPr="00A5746B">
        <w:t>);</w:t>
      </w:r>
    </w:p>
    <w:p w:rsidR="00A662B4" w:rsidRPr="00A5746B" w:rsidRDefault="00A5746B" w:rsidP="00A5746B">
      <w:r w:rsidRPr="00A5746B">
        <w:t>Приложение 13- Схема сетей теплоснабжения  с. Никольское (</w:t>
      </w:r>
      <w:r w:rsidR="00A662B4" w:rsidRPr="00A5746B">
        <w:t>Котельная (с.Никольское, ул. Це</w:t>
      </w:r>
      <w:r w:rsidR="00A662B4" w:rsidRPr="00A5746B">
        <w:t>н</w:t>
      </w:r>
      <w:r w:rsidR="00A662B4" w:rsidRPr="00A5746B">
        <w:t>тральная, 4)</w:t>
      </w:r>
      <w:r w:rsidRPr="00A5746B">
        <w:t>);</w:t>
      </w:r>
    </w:p>
    <w:p w:rsidR="00A662B4" w:rsidRPr="00A5746B" w:rsidRDefault="00A5746B" w:rsidP="00A5746B">
      <w:r w:rsidRPr="00A5746B">
        <w:t xml:space="preserve">Приложение 14- Схема сетей теплоснабжения с. Елово( </w:t>
      </w:r>
      <w:r w:rsidR="00A662B4" w:rsidRPr="00A5746B">
        <w:t>Котельная (с.Елово, ул. Школьная, 11а)</w:t>
      </w:r>
      <w:r w:rsidRPr="00A5746B">
        <w:t>).</w:t>
      </w:r>
    </w:p>
    <w:p w:rsidR="00E3281E" w:rsidRPr="00A5746B" w:rsidRDefault="00E3281E" w:rsidP="0006129B">
      <w:pPr>
        <w:pStyle w:val="1"/>
        <w:pageBreakBefore/>
        <w:spacing w:before="120"/>
        <w:rPr>
          <w:szCs w:val="24"/>
        </w:rPr>
      </w:pPr>
      <w:bookmarkStart w:id="0" w:name="_Toc121588389"/>
      <w:r w:rsidRPr="00A5746B">
        <w:rPr>
          <w:szCs w:val="24"/>
        </w:rPr>
        <w:lastRenderedPageBreak/>
        <w:t>Введение</w:t>
      </w:r>
      <w:bookmarkEnd w:id="0"/>
    </w:p>
    <w:p w:rsidR="0017461A" w:rsidRPr="00A5746B" w:rsidRDefault="0017461A" w:rsidP="0006129B"/>
    <w:p w:rsidR="00E3281E" w:rsidRPr="00A5746B" w:rsidRDefault="00E3281E" w:rsidP="0006129B">
      <w:pPr>
        <w:ind w:firstLine="567"/>
        <w:rPr>
          <w:szCs w:val="24"/>
        </w:rPr>
      </w:pPr>
      <w:r w:rsidRPr="00A5746B">
        <w:rPr>
          <w:bCs/>
          <w:szCs w:val="24"/>
        </w:rPr>
        <w:t>Схема теплоснабжения</w:t>
      </w:r>
      <w:r w:rsidRPr="00A5746B">
        <w:rPr>
          <w:szCs w:val="24"/>
        </w:rPr>
        <w:t xml:space="preserve"> — документ, содержащий материалы по обоснованию эффективного и безопасного функционирования системы теплоснабжения, ее развития с учетом правового рег</w:t>
      </w:r>
      <w:r w:rsidRPr="00A5746B">
        <w:rPr>
          <w:szCs w:val="24"/>
        </w:rPr>
        <w:t>у</w:t>
      </w:r>
      <w:r w:rsidRPr="00A5746B">
        <w:rPr>
          <w:szCs w:val="24"/>
        </w:rPr>
        <w:t>лирования в области энергосбережения и повышения энергетической эффективности.</w:t>
      </w:r>
    </w:p>
    <w:p w:rsidR="00E3281E" w:rsidRPr="00A5746B" w:rsidRDefault="00E3281E" w:rsidP="0006129B">
      <w:pPr>
        <w:ind w:firstLine="567"/>
        <w:rPr>
          <w:szCs w:val="24"/>
        </w:rPr>
      </w:pPr>
      <w:r w:rsidRPr="00A5746B">
        <w:rPr>
          <w:szCs w:val="24"/>
        </w:rPr>
        <w:t>Система централизованного теплоснабжения представляет собой сложный технологический объект с огромным количеством непростых задач, от правильного решения которых во многом зависят масштабы необходимых капитальных вложений в эти системы. Прогноз спроса на тепл</w:t>
      </w:r>
      <w:r w:rsidRPr="00A5746B">
        <w:rPr>
          <w:szCs w:val="24"/>
        </w:rPr>
        <w:t>о</w:t>
      </w:r>
      <w:r w:rsidRPr="00A5746B">
        <w:rPr>
          <w:szCs w:val="24"/>
        </w:rPr>
        <w:t>вую энергию основан на прогнозировании развития населенного пункта, в первую очередь его градостроительной деятельности, определённой генеральным планом.</w:t>
      </w:r>
    </w:p>
    <w:p w:rsidR="00E3281E" w:rsidRPr="00A5746B" w:rsidRDefault="00E3281E" w:rsidP="0006129B">
      <w:pPr>
        <w:ind w:firstLine="567"/>
        <w:rPr>
          <w:szCs w:val="24"/>
        </w:rPr>
      </w:pPr>
      <w:r w:rsidRPr="00A5746B">
        <w:rPr>
          <w:szCs w:val="24"/>
        </w:rPr>
        <w:t>Рассмотрение</w:t>
      </w:r>
      <w:r w:rsidR="0094485C" w:rsidRPr="00A5746B">
        <w:rPr>
          <w:szCs w:val="24"/>
        </w:rPr>
        <w:t xml:space="preserve"> </w:t>
      </w:r>
      <w:r w:rsidRPr="00A5746B">
        <w:rPr>
          <w:szCs w:val="24"/>
        </w:rPr>
        <w:t>проблемы</w:t>
      </w:r>
      <w:r w:rsidR="0094485C" w:rsidRPr="00A5746B">
        <w:rPr>
          <w:szCs w:val="24"/>
        </w:rPr>
        <w:t xml:space="preserve"> </w:t>
      </w:r>
      <w:r w:rsidRPr="00A5746B">
        <w:rPr>
          <w:szCs w:val="24"/>
        </w:rPr>
        <w:t>начинается</w:t>
      </w:r>
      <w:r w:rsidR="0094485C" w:rsidRPr="00A5746B">
        <w:rPr>
          <w:szCs w:val="24"/>
        </w:rPr>
        <w:t xml:space="preserve"> </w:t>
      </w:r>
      <w:r w:rsidRPr="00A5746B">
        <w:rPr>
          <w:szCs w:val="24"/>
        </w:rPr>
        <w:t>на</w:t>
      </w:r>
      <w:r w:rsidR="0094485C" w:rsidRPr="00A5746B">
        <w:rPr>
          <w:szCs w:val="24"/>
        </w:rPr>
        <w:t xml:space="preserve"> </w:t>
      </w:r>
      <w:r w:rsidRPr="00A5746B">
        <w:rPr>
          <w:szCs w:val="24"/>
        </w:rPr>
        <w:t>стадии</w:t>
      </w:r>
      <w:r w:rsidR="0094485C" w:rsidRPr="00A5746B">
        <w:rPr>
          <w:szCs w:val="24"/>
        </w:rPr>
        <w:t xml:space="preserve"> </w:t>
      </w:r>
      <w:r w:rsidRPr="00A5746B">
        <w:rPr>
          <w:szCs w:val="24"/>
        </w:rPr>
        <w:t>разработки</w:t>
      </w:r>
      <w:r w:rsidR="0094485C" w:rsidRPr="00A5746B">
        <w:rPr>
          <w:szCs w:val="24"/>
        </w:rPr>
        <w:t xml:space="preserve"> </w:t>
      </w:r>
      <w:r w:rsidRPr="00A5746B">
        <w:rPr>
          <w:szCs w:val="24"/>
        </w:rPr>
        <w:t>генеральных</w:t>
      </w:r>
      <w:r w:rsidR="0094485C" w:rsidRPr="00A5746B">
        <w:rPr>
          <w:szCs w:val="24"/>
        </w:rPr>
        <w:t xml:space="preserve"> </w:t>
      </w:r>
      <w:r w:rsidRPr="00A5746B">
        <w:rPr>
          <w:szCs w:val="24"/>
        </w:rPr>
        <w:t>планов</w:t>
      </w:r>
      <w:r w:rsidR="0094485C" w:rsidRPr="00A5746B">
        <w:rPr>
          <w:szCs w:val="24"/>
        </w:rPr>
        <w:t xml:space="preserve"> </w:t>
      </w:r>
      <w:r w:rsidRPr="00A5746B">
        <w:rPr>
          <w:szCs w:val="24"/>
        </w:rPr>
        <w:t>в</w:t>
      </w:r>
      <w:r w:rsidR="0094485C" w:rsidRPr="00A5746B">
        <w:rPr>
          <w:szCs w:val="24"/>
        </w:rPr>
        <w:t xml:space="preserve"> </w:t>
      </w:r>
      <w:r w:rsidRPr="00A5746B">
        <w:rPr>
          <w:szCs w:val="24"/>
        </w:rPr>
        <w:t>самом</w:t>
      </w:r>
      <w:r w:rsidR="0094485C" w:rsidRPr="00A5746B">
        <w:rPr>
          <w:szCs w:val="24"/>
        </w:rPr>
        <w:t xml:space="preserve"> </w:t>
      </w:r>
      <w:r w:rsidRPr="00A5746B">
        <w:rPr>
          <w:szCs w:val="24"/>
        </w:rPr>
        <w:t>о</w:t>
      </w:r>
      <w:r w:rsidRPr="00A5746B">
        <w:rPr>
          <w:szCs w:val="24"/>
        </w:rPr>
        <w:t>б</w:t>
      </w:r>
      <w:r w:rsidRPr="00A5746B">
        <w:rPr>
          <w:szCs w:val="24"/>
        </w:rPr>
        <w:t>щем</w:t>
      </w:r>
      <w:r w:rsidR="0094485C" w:rsidRPr="00A5746B">
        <w:rPr>
          <w:szCs w:val="24"/>
        </w:rPr>
        <w:t xml:space="preserve"> </w:t>
      </w:r>
      <w:r w:rsidRPr="00A5746B">
        <w:rPr>
          <w:szCs w:val="24"/>
        </w:rPr>
        <w:t>виде</w:t>
      </w:r>
      <w:r w:rsidR="0094485C" w:rsidRPr="00A5746B">
        <w:rPr>
          <w:szCs w:val="24"/>
        </w:rPr>
        <w:t xml:space="preserve"> </w:t>
      </w:r>
      <w:r w:rsidRPr="00A5746B">
        <w:rPr>
          <w:szCs w:val="24"/>
        </w:rPr>
        <w:t>совместно</w:t>
      </w:r>
      <w:r w:rsidR="0094485C" w:rsidRPr="00A5746B">
        <w:rPr>
          <w:szCs w:val="24"/>
        </w:rPr>
        <w:t xml:space="preserve"> </w:t>
      </w:r>
      <w:r w:rsidRPr="00A5746B">
        <w:rPr>
          <w:szCs w:val="24"/>
        </w:rPr>
        <w:t>с</w:t>
      </w:r>
      <w:r w:rsidR="0094485C" w:rsidRPr="00A5746B">
        <w:rPr>
          <w:szCs w:val="24"/>
        </w:rPr>
        <w:t xml:space="preserve"> </w:t>
      </w:r>
      <w:r w:rsidRPr="00A5746B">
        <w:rPr>
          <w:szCs w:val="24"/>
        </w:rPr>
        <w:t>другими вопросами</w:t>
      </w:r>
      <w:r w:rsidR="0094485C" w:rsidRPr="00A5746B">
        <w:rPr>
          <w:szCs w:val="24"/>
        </w:rPr>
        <w:t xml:space="preserve"> </w:t>
      </w:r>
      <w:r w:rsidRPr="00A5746B">
        <w:rPr>
          <w:szCs w:val="24"/>
        </w:rPr>
        <w:t>инфраструктуры,</w:t>
      </w:r>
      <w:r w:rsidR="0094485C" w:rsidRPr="00A5746B">
        <w:rPr>
          <w:szCs w:val="24"/>
        </w:rPr>
        <w:t xml:space="preserve"> </w:t>
      </w:r>
      <w:r w:rsidRPr="00A5746B">
        <w:rPr>
          <w:szCs w:val="24"/>
        </w:rPr>
        <w:t>и</w:t>
      </w:r>
      <w:r w:rsidR="0094485C" w:rsidRPr="00A5746B">
        <w:rPr>
          <w:szCs w:val="24"/>
        </w:rPr>
        <w:t xml:space="preserve"> </w:t>
      </w:r>
      <w:r w:rsidRPr="00A5746B">
        <w:rPr>
          <w:szCs w:val="24"/>
        </w:rPr>
        <w:t>такие</w:t>
      </w:r>
      <w:r w:rsidR="0094485C" w:rsidRPr="00A5746B">
        <w:rPr>
          <w:szCs w:val="24"/>
        </w:rPr>
        <w:t xml:space="preserve"> </w:t>
      </w:r>
      <w:r w:rsidRPr="00A5746B">
        <w:rPr>
          <w:szCs w:val="24"/>
        </w:rPr>
        <w:t>решения</w:t>
      </w:r>
      <w:r w:rsidR="0094485C" w:rsidRPr="00A5746B">
        <w:rPr>
          <w:szCs w:val="24"/>
        </w:rPr>
        <w:t xml:space="preserve"> </w:t>
      </w:r>
      <w:r w:rsidRPr="00A5746B">
        <w:rPr>
          <w:szCs w:val="24"/>
        </w:rPr>
        <w:t>носят</w:t>
      </w:r>
      <w:r w:rsidR="0094485C" w:rsidRPr="00A5746B">
        <w:rPr>
          <w:szCs w:val="24"/>
        </w:rPr>
        <w:t xml:space="preserve"> </w:t>
      </w:r>
      <w:r w:rsidRPr="00A5746B">
        <w:rPr>
          <w:szCs w:val="24"/>
        </w:rPr>
        <w:t>предварител</w:t>
      </w:r>
      <w:r w:rsidRPr="00A5746B">
        <w:rPr>
          <w:szCs w:val="24"/>
        </w:rPr>
        <w:t>ь</w:t>
      </w:r>
      <w:r w:rsidRPr="00A5746B">
        <w:rPr>
          <w:szCs w:val="24"/>
        </w:rPr>
        <w:t>ный</w:t>
      </w:r>
      <w:r w:rsidR="0094485C" w:rsidRPr="00A5746B">
        <w:rPr>
          <w:szCs w:val="24"/>
        </w:rPr>
        <w:t xml:space="preserve"> </w:t>
      </w:r>
      <w:r w:rsidRPr="00A5746B">
        <w:rPr>
          <w:szCs w:val="24"/>
        </w:rPr>
        <w:t xml:space="preserve">характер. </w:t>
      </w:r>
    </w:p>
    <w:p w:rsidR="00E3281E" w:rsidRPr="00A5746B" w:rsidRDefault="00E3281E" w:rsidP="0006129B">
      <w:pPr>
        <w:ind w:firstLine="567"/>
        <w:rPr>
          <w:szCs w:val="24"/>
        </w:rPr>
      </w:pPr>
      <w:r w:rsidRPr="00A5746B">
        <w:rPr>
          <w:szCs w:val="24"/>
        </w:rPr>
        <w:t>Конечной целью грамотно организованной схемы теплоснабжения является:</w:t>
      </w:r>
    </w:p>
    <w:p w:rsidR="00E3281E" w:rsidRPr="00A5746B" w:rsidRDefault="00444AFD" w:rsidP="0006129B">
      <w:pPr>
        <w:ind w:firstLine="567"/>
        <w:rPr>
          <w:szCs w:val="24"/>
        </w:rPr>
      </w:pPr>
      <w:r w:rsidRPr="00A5746B">
        <w:rPr>
          <w:szCs w:val="24"/>
        </w:rPr>
        <w:t>1)</w:t>
      </w:r>
      <w:r w:rsidR="00E3281E" w:rsidRPr="00A5746B">
        <w:rPr>
          <w:szCs w:val="24"/>
        </w:rPr>
        <w:t xml:space="preserve"> определение направления развития системы теплоснабжения на расчетный период;</w:t>
      </w:r>
    </w:p>
    <w:p w:rsidR="00E3281E" w:rsidRPr="00A5746B" w:rsidRDefault="00444AFD" w:rsidP="0006129B">
      <w:pPr>
        <w:ind w:firstLine="567"/>
        <w:rPr>
          <w:szCs w:val="24"/>
        </w:rPr>
      </w:pPr>
      <w:r w:rsidRPr="00A5746B">
        <w:rPr>
          <w:szCs w:val="24"/>
        </w:rPr>
        <w:t>2)</w:t>
      </w:r>
      <w:r w:rsidR="00E3281E" w:rsidRPr="00A5746B">
        <w:rPr>
          <w:szCs w:val="24"/>
        </w:rPr>
        <w:t xml:space="preserve"> определение экономической целесообразности и экологической возможности строител</w:t>
      </w:r>
      <w:r w:rsidR="00E3281E" w:rsidRPr="00A5746B">
        <w:rPr>
          <w:szCs w:val="24"/>
        </w:rPr>
        <w:t>ь</w:t>
      </w:r>
      <w:r w:rsidR="00E3281E" w:rsidRPr="00A5746B">
        <w:rPr>
          <w:szCs w:val="24"/>
        </w:rPr>
        <w:t>ства новых, расширения и реконструкции действующих теплоисточников;</w:t>
      </w:r>
    </w:p>
    <w:p w:rsidR="00E3281E" w:rsidRPr="00A5746B" w:rsidRDefault="00444AFD" w:rsidP="0006129B">
      <w:pPr>
        <w:ind w:firstLine="567"/>
        <w:rPr>
          <w:szCs w:val="24"/>
        </w:rPr>
      </w:pPr>
      <w:r w:rsidRPr="00A5746B">
        <w:rPr>
          <w:szCs w:val="24"/>
        </w:rPr>
        <w:t>3)</w:t>
      </w:r>
      <w:r w:rsidR="00E3281E" w:rsidRPr="00A5746B">
        <w:rPr>
          <w:szCs w:val="24"/>
        </w:rPr>
        <w:t xml:space="preserve"> снижение издержек производства, передачи и себестоимости любого вида энергии;</w:t>
      </w:r>
    </w:p>
    <w:p w:rsidR="00E3281E" w:rsidRPr="00A5746B" w:rsidRDefault="00444AFD" w:rsidP="0006129B">
      <w:pPr>
        <w:ind w:firstLine="567"/>
        <w:rPr>
          <w:szCs w:val="24"/>
        </w:rPr>
      </w:pPr>
      <w:r w:rsidRPr="00A5746B">
        <w:rPr>
          <w:szCs w:val="24"/>
        </w:rPr>
        <w:t>4)</w:t>
      </w:r>
      <w:r w:rsidR="00E3281E" w:rsidRPr="00A5746B">
        <w:rPr>
          <w:szCs w:val="24"/>
        </w:rPr>
        <w:t xml:space="preserve"> повышение качества предоставляемых энергоресурсов;</w:t>
      </w:r>
    </w:p>
    <w:p w:rsidR="00E3281E" w:rsidRPr="00A5746B" w:rsidRDefault="00444AFD" w:rsidP="0006129B">
      <w:pPr>
        <w:ind w:firstLine="567"/>
        <w:rPr>
          <w:szCs w:val="24"/>
        </w:rPr>
      </w:pPr>
      <w:r w:rsidRPr="00A5746B">
        <w:rPr>
          <w:szCs w:val="24"/>
        </w:rPr>
        <w:t>5)</w:t>
      </w:r>
      <w:r w:rsidR="00E3281E" w:rsidRPr="00A5746B">
        <w:rPr>
          <w:szCs w:val="24"/>
        </w:rPr>
        <w:t xml:space="preserve"> увеличение прибыли самого предприятия.</w:t>
      </w:r>
    </w:p>
    <w:p w:rsidR="00E3281E" w:rsidRPr="00A5746B" w:rsidRDefault="00E3281E" w:rsidP="0006129B">
      <w:pPr>
        <w:ind w:firstLine="567"/>
        <w:rPr>
          <w:szCs w:val="24"/>
        </w:rPr>
      </w:pPr>
      <w:r w:rsidRPr="00A5746B">
        <w:rPr>
          <w:szCs w:val="24"/>
        </w:rPr>
        <w:t>Значительный потенциал экономии и рост стоимости энергоресурсов делают проблему эне</w:t>
      </w:r>
      <w:r w:rsidRPr="00A5746B">
        <w:rPr>
          <w:szCs w:val="24"/>
        </w:rPr>
        <w:t>р</w:t>
      </w:r>
      <w:r w:rsidRPr="00A5746B">
        <w:rPr>
          <w:szCs w:val="24"/>
        </w:rPr>
        <w:t>горесурсосбережения весьма актуальной.</w:t>
      </w:r>
    </w:p>
    <w:p w:rsidR="00E3281E" w:rsidRPr="00A5746B" w:rsidRDefault="00E3281E" w:rsidP="0006129B">
      <w:pPr>
        <w:ind w:firstLine="567"/>
        <w:rPr>
          <w:szCs w:val="24"/>
        </w:rPr>
      </w:pPr>
      <w:r w:rsidRPr="00A5746B">
        <w:rPr>
          <w:szCs w:val="24"/>
        </w:rPr>
        <w:t>Схемы разрабатываются на основе анализа фактических тепловых нагрузок потребителей с учётом перспективного развития</w:t>
      </w:r>
      <w:r w:rsidRPr="00A5746B">
        <w:rPr>
          <w:b/>
          <w:szCs w:val="24"/>
        </w:rPr>
        <w:t>,</w:t>
      </w:r>
      <w:r w:rsidRPr="00A5746B">
        <w:rPr>
          <w:szCs w:val="24"/>
        </w:rPr>
        <w:t xml:space="preserve"> оценки состояния</w:t>
      </w:r>
      <w:r w:rsidR="0094485C" w:rsidRPr="00A5746B">
        <w:rPr>
          <w:szCs w:val="24"/>
        </w:rPr>
        <w:t xml:space="preserve"> </w:t>
      </w:r>
      <w:r w:rsidRPr="00A5746B">
        <w:rPr>
          <w:szCs w:val="24"/>
        </w:rPr>
        <w:t>существующих источников тепла и тепловых сетей и возможности их дальнейшего использования, рассмотрения вопросов надёжности, экон</w:t>
      </w:r>
      <w:r w:rsidRPr="00A5746B">
        <w:rPr>
          <w:szCs w:val="24"/>
        </w:rPr>
        <w:t>о</w:t>
      </w:r>
      <w:r w:rsidRPr="00A5746B">
        <w:rPr>
          <w:szCs w:val="24"/>
        </w:rPr>
        <w:t>мичности.</w:t>
      </w:r>
    </w:p>
    <w:p w:rsidR="005F390E" w:rsidRPr="00A5746B" w:rsidRDefault="005F390E" w:rsidP="0006129B">
      <w:pPr>
        <w:ind w:firstLine="567"/>
        <w:rPr>
          <w:szCs w:val="24"/>
        </w:rPr>
      </w:pPr>
      <w:r w:rsidRPr="00A5746B">
        <w:rPr>
          <w:szCs w:val="24"/>
        </w:rPr>
        <w:t xml:space="preserve">Основные принципы разработки схемы теплоснабжения: </w:t>
      </w:r>
    </w:p>
    <w:p w:rsidR="005F390E" w:rsidRPr="00A5746B" w:rsidRDefault="00444AFD" w:rsidP="0006129B">
      <w:pPr>
        <w:ind w:firstLine="567"/>
        <w:rPr>
          <w:szCs w:val="24"/>
        </w:rPr>
      </w:pPr>
      <w:r w:rsidRPr="00A5746B">
        <w:rPr>
          <w:szCs w:val="24"/>
        </w:rPr>
        <w:t>1</w:t>
      </w:r>
      <w:r w:rsidR="005F390E" w:rsidRPr="00A5746B">
        <w:rPr>
          <w:szCs w:val="24"/>
        </w:rPr>
        <w:t xml:space="preserve">) обеспечение безопасности и надежности теплоснабжения потребителей в соответствии с требованиями технических регламентов; </w:t>
      </w:r>
    </w:p>
    <w:p w:rsidR="005F390E" w:rsidRPr="00A5746B" w:rsidRDefault="00444AFD" w:rsidP="0006129B">
      <w:pPr>
        <w:ind w:firstLine="567"/>
        <w:rPr>
          <w:szCs w:val="24"/>
        </w:rPr>
      </w:pPr>
      <w:r w:rsidRPr="00A5746B">
        <w:rPr>
          <w:szCs w:val="24"/>
        </w:rPr>
        <w:t>2</w:t>
      </w:r>
      <w:r w:rsidR="005F390E" w:rsidRPr="00A5746B">
        <w:rPr>
          <w:szCs w:val="24"/>
        </w:rPr>
        <w:t>)</w:t>
      </w:r>
      <w:r w:rsidR="00851204" w:rsidRPr="00A5746B">
        <w:rPr>
          <w:szCs w:val="24"/>
        </w:rPr>
        <w:t xml:space="preserve"> </w:t>
      </w:r>
      <w:r w:rsidR="005F390E" w:rsidRPr="00A5746B">
        <w:rPr>
          <w:szCs w:val="24"/>
        </w:rPr>
        <w:t>обеспечение</w:t>
      </w:r>
      <w:r w:rsidR="00851204" w:rsidRPr="00A5746B">
        <w:rPr>
          <w:szCs w:val="24"/>
        </w:rPr>
        <w:t xml:space="preserve"> </w:t>
      </w:r>
      <w:r w:rsidR="005F390E" w:rsidRPr="00A5746B">
        <w:rPr>
          <w:szCs w:val="24"/>
        </w:rPr>
        <w:t>энергетической</w:t>
      </w:r>
      <w:r w:rsidR="00851204" w:rsidRPr="00A5746B">
        <w:rPr>
          <w:szCs w:val="24"/>
        </w:rPr>
        <w:t xml:space="preserve"> </w:t>
      </w:r>
      <w:r w:rsidR="005F390E" w:rsidRPr="00A5746B">
        <w:rPr>
          <w:szCs w:val="24"/>
        </w:rPr>
        <w:t>эффективности</w:t>
      </w:r>
      <w:r w:rsidR="00851204" w:rsidRPr="00A5746B">
        <w:rPr>
          <w:szCs w:val="24"/>
        </w:rPr>
        <w:t xml:space="preserve"> </w:t>
      </w:r>
      <w:r w:rsidR="005F390E" w:rsidRPr="00A5746B">
        <w:rPr>
          <w:szCs w:val="24"/>
        </w:rPr>
        <w:t>теплоснабжения</w:t>
      </w:r>
      <w:r w:rsidR="00851204" w:rsidRPr="00A5746B">
        <w:rPr>
          <w:szCs w:val="24"/>
        </w:rPr>
        <w:t xml:space="preserve"> </w:t>
      </w:r>
      <w:r w:rsidR="005F390E" w:rsidRPr="00A5746B">
        <w:rPr>
          <w:szCs w:val="24"/>
        </w:rPr>
        <w:t>и</w:t>
      </w:r>
      <w:r w:rsidR="00851204" w:rsidRPr="00A5746B">
        <w:rPr>
          <w:szCs w:val="24"/>
        </w:rPr>
        <w:t xml:space="preserve"> </w:t>
      </w:r>
      <w:r w:rsidR="005F390E" w:rsidRPr="00A5746B">
        <w:rPr>
          <w:szCs w:val="24"/>
        </w:rPr>
        <w:t>потребления</w:t>
      </w:r>
      <w:r w:rsidR="00851204" w:rsidRPr="00A5746B">
        <w:rPr>
          <w:szCs w:val="24"/>
        </w:rPr>
        <w:t xml:space="preserve"> </w:t>
      </w:r>
      <w:r w:rsidR="005F390E" w:rsidRPr="00A5746B">
        <w:rPr>
          <w:szCs w:val="24"/>
        </w:rPr>
        <w:t xml:space="preserve">тепловой энергии с учетом требований, установленных федеральными законами; </w:t>
      </w:r>
    </w:p>
    <w:p w:rsidR="005F390E" w:rsidRPr="00A5746B" w:rsidRDefault="00444AFD" w:rsidP="0006129B">
      <w:pPr>
        <w:ind w:firstLine="567"/>
        <w:rPr>
          <w:szCs w:val="24"/>
        </w:rPr>
      </w:pPr>
      <w:r w:rsidRPr="00A5746B">
        <w:rPr>
          <w:szCs w:val="24"/>
        </w:rPr>
        <w:t>3</w:t>
      </w:r>
      <w:r w:rsidR="005F390E" w:rsidRPr="00A5746B">
        <w:rPr>
          <w:szCs w:val="24"/>
        </w:rPr>
        <w:t>)</w:t>
      </w:r>
      <w:r w:rsidR="00851204" w:rsidRPr="00A5746B">
        <w:rPr>
          <w:szCs w:val="24"/>
        </w:rPr>
        <w:t xml:space="preserve"> </w:t>
      </w:r>
      <w:r w:rsidR="005F390E" w:rsidRPr="00A5746B">
        <w:rPr>
          <w:szCs w:val="24"/>
        </w:rPr>
        <w:t>обеспечение</w:t>
      </w:r>
      <w:r w:rsidR="00851204" w:rsidRPr="00A5746B">
        <w:rPr>
          <w:szCs w:val="24"/>
        </w:rPr>
        <w:t xml:space="preserve"> </w:t>
      </w:r>
      <w:r w:rsidR="005F390E" w:rsidRPr="00A5746B">
        <w:rPr>
          <w:szCs w:val="24"/>
        </w:rPr>
        <w:t>приоритетного</w:t>
      </w:r>
      <w:r w:rsidR="00851204" w:rsidRPr="00A5746B">
        <w:rPr>
          <w:szCs w:val="24"/>
        </w:rPr>
        <w:t xml:space="preserve"> </w:t>
      </w:r>
      <w:r w:rsidR="005F390E" w:rsidRPr="00A5746B">
        <w:rPr>
          <w:szCs w:val="24"/>
        </w:rPr>
        <w:t>использования</w:t>
      </w:r>
      <w:r w:rsidR="00851204" w:rsidRPr="00A5746B">
        <w:rPr>
          <w:szCs w:val="24"/>
        </w:rPr>
        <w:t xml:space="preserve"> </w:t>
      </w:r>
      <w:r w:rsidR="005F390E" w:rsidRPr="00A5746B">
        <w:rPr>
          <w:szCs w:val="24"/>
        </w:rPr>
        <w:t>комбинированной</w:t>
      </w:r>
      <w:r w:rsidR="00851204" w:rsidRPr="00A5746B">
        <w:rPr>
          <w:szCs w:val="24"/>
        </w:rPr>
        <w:t xml:space="preserve"> </w:t>
      </w:r>
      <w:r w:rsidR="005F390E" w:rsidRPr="00A5746B">
        <w:rPr>
          <w:szCs w:val="24"/>
        </w:rPr>
        <w:t>выработки</w:t>
      </w:r>
      <w:r w:rsidR="00851204" w:rsidRPr="00A5746B">
        <w:rPr>
          <w:szCs w:val="24"/>
        </w:rPr>
        <w:t xml:space="preserve"> </w:t>
      </w:r>
      <w:r w:rsidR="005F390E" w:rsidRPr="00A5746B">
        <w:rPr>
          <w:szCs w:val="24"/>
        </w:rPr>
        <w:t>тепловой</w:t>
      </w:r>
      <w:r w:rsidR="00851204" w:rsidRPr="00A5746B">
        <w:rPr>
          <w:szCs w:val="24"/>
        </w:rPr>
        <w:t xml:space="preserve"> </w:t>
      </w:r>
      <w:r w:rsidR="005F390E" w:rsidRPr="00A5746B">
        <w:rPr>
          <w:szCs w:val="24"/>
        </w:rPr>
        <w:t>и эле</w:t>
      </w:r>
      <w:r w:rsidR="005F390E" w:rsidRPr="00A5746B">
        <w:rPr>
          <w:szCs w:val="24"/>
        </w:rPr>
        <w:t>к</w:t>
      </w:r>
      <w:r w:rsidR="005F390E" w:rsidRPr="00A5746B">
        <w:rPr>
          <w:szCs w:val="24"/>
        </w:rPr>
        <w:t>трической</w:t>
      </w:r>
      <w:r w:rsidR="00851204" w:rsidRPr="00A5746B">
        <w:rPr>
          <w:szCs w:val="24"/>
        </w:rPr>
        <w:t xml:space="preserve"> </w:t>
      </w:r>
      <w:r w:rsidR="005F390E" w:rsidRPr="00A5746B">
        <w:rPr>
          <w:szCs w:val="24"/>
        </w:rPr>
        <w:t>энергии</w:t>
      </w:r>
      <w:r w:rsidR="00851204" w:rsidRPr="00A5746B">
        <w:rPr>
          <w:szCs w:val="24"/>
        </w:rPr>
        <w:t xml:space="preserve"> </w:t>
      </w:r>
      <w:r w:rsidR="005F390E" w:rsidRPr="00A5746B">
        <w:rPr>
          <w:szCs w:val="24"/>
        </w:rPr>
        <w:t>для</w:t>
      </w:r>
      <w:r w:rsidR="00851204" w:rsidRPr="00A5746B">
        <w:rPr>
          <w:szCs w:val="24"/>
        </w:rPr>
        <w:t xml:space="preserve"> </w:t>
      </w:r>
      <w:r w:rsidR="005F390E" w:rsidRPr="00A5746B">
        <w:rPr>
          <w:szCs w:val="24"/>
        </w:rPr>
        <w:t>организации</w:t>
      </w:r>
      <w:r w:rsidR="00851204" w:rsidRPr="00A5746B">
        <w:rPr>
          <w:szCs w:val="24"/>
        </w:rPr>
        <w:t xml:space="preserve"> </w:t>
      </w:r>
      <w:r w:rsidR="005F390E" w:rsidRPr="00A5746B">
        <w:rPr>
          <w:szCs w:val="24"/>
        </w:rPr>
        <w:t>теплоснабжения</w:t>
      </w:r>
      <w:r w:rsidR="00851204" w:rsidRPr="00A5746B">
        <w:rPr>
          <w:szCs w:val="24"/>
        </w:rPr>
        <w:t xml:space="preserve"> </w:t>
      </w:r>
      <w:r w:rsidR="005F390E" w:rsidRPr="00A5746B">
        <w:rPr>
          <w:szCs w:val="24"/>
        </w:rPr>
        <w:t>с</w:t>
      </w:r>
      <w:r w:rsidR="00851204" w:rsidRPr="00A5746B">
        <w:rPr>
          <w:szCs w:val="24"/>
        </w:rPr>
        <w:t xml:space="preserve"> </w:t>
      </w:r>
      <w:r w:rsidR="005F390E" w:rsidRPr="00A5746B">
        <w:rPr>
          <w:szCs w:val="24"/>
        </w:rPr>
        <w:t>учетом</w:t>
      </w:r>
      <w:r w:rsidR="00851204" w:rsidRPr="00A5746B">
        <w:rPr>
          <w:szCs w:val="24"/>
        </w:rPr>
        <w:t xml:space="preserve"> </w:t>
      </w:r>
      <w:r w:rsidR="005F390E" w:rsidRPr="00A5746B">
        <w:rPr>
          <w:szCs w:val="24"/>
        </w:rPr>
        <w:t xml:space="preserve">экономической обоснованности; </w:t>
      </w:r>
    </w:p>
    <w:p w:rsidR="005F390E" w:rsidRPr="00A5746B" w:rsidRDefault="00444AFD" w:rsidP="0006129B">
      <w:pPr>
        <w:ind w:firstLine="567"/>
        <w:rPr>
          <w:szCs w:val="24"/>
        </w:rPr>
      </w:pPr>
      <w:r w:rsidRPr="00A5746B">
        <w:rPr>
          <w:szCs w:val="24"/>
        </w:rPr>
        <w:t>4</w:t>
      </w:r>
      <w:r w:rsidR="005F390E" w:rsidRPr="00A5746B">
        <w:rPr>
          <w:szCs w:val="24"/>
        </w:rPr>
        <w:t>)</w:t>
      </w:r>
      <w:r w:rsidR="00851204" w:rsidRPr="00A5746B">
        <w:rPr>
          <w:szCs w:val="24"/>
        </w:rPr>
        <w:t xml:space="preserve"> </w:t>
      </w:r>
      <w:r w:rsidR="005F390E" w:rsidRPr="00A5746B">
        <w:rPr>
          <w:szCs w:val="24"/>
        </w:rPr>
        <w:t>соблюдение</w:t>
      </w:r>
      <w:r w:rsidR="00851204" w:rsidRPr="00A5746B">
        <w:rPr>
          <w:szCs w:val="24"/>
        </w:rPr>
        <w:t xml:space="preserve"> </w:t>
      </w:r>
      <w:r w:rsidR="005F390E" w:rsidRPr="00A5746B">
        <w:rPr>
          <w:szCs w:val="24"/>
        </w:rPr>
        <w:t>баланса</w:t>
      </w:r>
      <w:r w:rsidR="00851204" w:rsidRPr="00A5746B">
        <w:rPr>
          <w:szCs w:val="24"/>
        </w:rPr>
        <w:t xml:space="preserve"> </w:t>
      </w:r>
      <w:r w:rsidR="005F390E" w:rsidRPr="00A5746B">
        <w:rPr>
          <w:szCs w:val="24"/>
        </w:rPr>
        <w:t>экономических</w:t>
      </w:r>
      <w:r w:rsidR="00851204" w:rsidRPr="00A5746B">
        <w:rPr>
          <w:szCs w:val="24"/>
        </w:rPr>
        <w:t xml:space="preserve"> </w:t>
      </w:r>
      <w:r w:rsidR="005F390E" w:rsidRPr="00A5746B">
        <w:rPr>
          <w:szCs w:val="24"/>
        </w:rPr>
        <w:t>интересов</w:t>
      </w:r>
      <w:r w:rsidR="00851204" w:rsidRPr="00A5746B">
        <w:rPr>
          <w:szCs w:val="24"/>
        </w:rPr>
        <w:t xml:space="preserve"> </w:t>
      </w:r>
      <w:r w:rsidR="005F390E" w:rsidRPr="00A5746B">
        <w:rPr>
          <w:szCs w:val="24"/>
        </w:rPr>
        <w:t>теплоснабжающих</w:t>
      </w:r>
      <w:r w:rsidR="00851204" w:rsidRPr="00A5746B">
        <w:rPr>
          <w:szCs w:val="24"/>
        </w:rPr>
        <w:t xml:space="preserve"> </w:t>
      </w:r>
      <w:r w:rsidR="005F390E" w:rsidRPr="00A5746B">
        <w:rPr>
          <w:szCs w:val="24"/>
        </w:rPr>
        <w:t>организаций</w:t>
      </w:r>
      <w:r w:rsidR="00851204" w:rsidRPr="00A5746B">
        <w:rPr>
          <w:szCs w:val="24"/>
        </w:rPr>
        <w:t xml:space="preserve"> </w:t>
      </w:r>
      <w:r w:rsidR="005F390E" w:rsidRPr="00A5746B">
        <w:rPr>
          <w:szCs w:val="24"/>
        </w:rPr>
        <w:t>и интер</w:t>
      </w:r>
      <w:r w:rsidR="005F390E" w:rsidRPr="00A5746B">
        <w:rPr>
          <w:szCs w:val="24"/>
        </w:rPr>
        <w:t>е</w:t>
      </w:r>
      <w:r w:rsidR="005F390E" w:rsidRPr="00A5746B">
        <w:rPr>
          <w:szCs w:val="24"/>
        </w:rPr>
        <w:t xml:space="preserve">сов потребителей; </w:t>
      </w:r>
    </w:p>
    <w:p w:rsidR="005F390E" w:rsidRPr="00A5746B" w:rsidRDefault="00444AFD" w:rsidP="0006129B">
      <w:pPr>
        <w:ind w:firstLine="567"/>
        <w:rPr>
          <w:szCs w:val="24"/>
        </w:rPr>
      </w:pPr>
      <w:r w:rsidRPr="00A5746B">
        <w:rPr>
          <w:szCs w:val="24"/>
        </w:rPr>
        <w:t>5</w:t>
      </w:r>
      <w:r w:rsidR="005F390E" w:rsidRPr="00A5746B">
        <w:rPr>
          <w:szCs w:val="24"/>
        </w:rPr>
        <w:t xml:space="preserve">) минимизация затрат на теплоснабжение в расчете на единицу потребляемой тепловой энергии для потребителя в долгосрочной перспективе; </w:t>
      </w:r>
    </w:p>
    <w:p w:rsidR="005F390E" w:rsidRPr="00A5746B" w:rsidRDefault="00444AFD" w:rsidP="0006129B">
      <w:pPr>
        <w:ind w:firstLine="567"/>
        <w:rPr>
          <w:szCs w:val="24"/>
        </w:rPr>
      </w:pPr>
      <w:r w:rsidRPr="00A5746B">
        <w:rPr>
          <w:szCs w:val="24"/>
        </w:rPr>
        <w:t>6</w:t>
      </w:r>
      <w:r w:rsidR="005F390E" w:rsidRPr="00A5746B">
        <w:rPr>
          <w:szCs w:val="24"/>
        </w:rPr>
        <w:t>)</w:t>
      </w:r>
      <w:r w:rsidR="00851204" w:rsidRPr="00A5746B">
        <w:rPr>
          <w:szCs w:val="24"/>
        </w:rPr>
        <w:t xml:space="preserve"> </w:t>
      </w:r>
      <w:r w:rsidR="005F390E" w:rsidRPr="00A5746B">
        <w:rPr>
          <w:szCs w:val="24"/>
        </w:rPr>
        <w:t>обеспечение</w:t>
      </w:r>
      <w:r w:rsidR="00851204" w:rsidRPr="00A5746B">
        <w:rPr>
          <w:szCs w:val="24"/>
        </w:rPr>
        <w:t xml:space="preserve"> </w:t>
      </w:r>
      <w:r w:rsidR="005F390E" w:rsidRPr="00A5746B">
        <w:rPr>
          <w:szCs w:val="24"/>
        </w:rPr>
        <w:t>недискриминационных</w:t>
      </w:r>
      <w:r w:rsidR="00851204" w:rsidRPr="00A5746B">
        <w:rPr>
          <w:szCs w:val="24"/>
        </w:rPr>
        <w:t xml:space="preserve"> </w:t>
      </w:r>
      <w:r w:rsidR="005F390E" w:rsidRPr="00A5746B">
        <w:rPr>
          <w:szCs w:val="24"/>
        </w:rPr>
        <w:t>и</w:t>
      </w:r>
      <w:r w:rsidR="00851204" w:rsidRPr="00A5746B">
        <w:rPr>
          <w:szCs w:val="24"/>
        </w:rPr>
        <w:t xml:space="preserve"> </w:t>
      </w:r>
      <w:r w:rsidR="005F390E" w:rsidRPr="00A5746B">
        <w:rPr>
          <w:szCs w:val="24"/>
        </w:rPr>
        <w:t>стабильных</w:t>
      </w:r>
      <w:r w:rsidR="00851204" w:rsidRPr="00A5746B">
        <w:rPr>
          <w:szCs w:val="24"/>
        </w:rPr>
        <w:t xml:space="preserve"> </w:t>
      </w:r>
      <w:r w:rsidR="005F390E" w:rsidRPr="00A5746B">
        <w:rPr>
          <w:szCs w:val="24"/>
        </w:rPr>
        <w:t>условий</w:t>
      </w:r>
      <w:r w:rsidR="00851204" w:rsidRPr="00A5746B">
        <w:rPr>
          <w:szCs w:val="24"/>
        </w:rPr>
        <w:t xml:space="preserve"> </w:t>
      </w:r>
      <w:r w:rsidR="005F390E" w:rsidRPr="00A5746B">
        <w:rPr>
          <w:szCs w:val="24"/>
        </w:rPr>
        <w:t>осуществления предприним</w:t>
      </w:r>
      <w:r w:rsidR="005F390E" w:rsidRPr="00A5746B">
        <w:rPr>
          <w:szCs w:val="24"/>
        </w:rPr>
        <w:t>а</w:t>
      </w:r>
      <w:r w:rsidR="005F390E" w:rsidRPr="00A5746B">
        <w:rPr>
          <w:szCs w:val="24"/>
        </w:rPr>
        <w:t xml:space="preserve">тельской деятельности в сфере теплоснабжения; </w:t>
      </w:r>
    </w:p>
    <w:p w:rsidR="005F390E" w:rsidRPr="00A5746B" w:rsidRDefault="00444AFD" w:rsidP="0006129B">
      <w:pPr>
        <w:ind w:firstLine="567"/>
        <w:rPr>
          <w:szCs w:val="24"/>
        </w:rPr>
      </w:pPr>
      <w:r w:rsidRPr="00A5746B">
        <w:rPr>
          <w:szCs w:val="24"/>
        </w:rPr>
        <w:t>7</w:t>
      </w:r>
      <w:r w:rsidR="005F390E" w:rsidRPr="00A5746B">
        <w:rPr>
          <w:szCs w:val="24"/>
        </w:rPr>
        <w:t xml:space="preserve">) согласование схем теплоснабжения с иными программами развития сетей инженерно-технического обеспечения. </w:t>
      </w:r>
    </w:p>
    <w:p w:rsidR="005F390E" w:rsidRPr="00A5746B" w:rsidRDefault="005F390E" w:rsidP="0006129B">
      <w:pPr>
        <w:ind w:firstLine="567"/>
        <w:rPr>
          <w:szCs w:val="24"/>
        </w:rPr>
      </w:pPr>
      <w:r w:rsidRPr="00A5746B">
        <w:rPr>
          <w:szCs w:val="24"/>
        </w:rPr>
        <w:t>При</w:t>
      </w:r>
      <w:r w:rsidR="00851204" w:rsidRPr="00A5746B">
        <w:rPr>
          <w:szCs w:val="24"/>
        </w:rPr>
        <w:t xml:space="preserve"> </w:t>
      </w:r>
      <w:r w:rsidR="00042A16" w:rsidRPr="00A5746B">
        <w:rPr>
          <w:szCs w:val="24"/>
        </w:rPr>
        <w:t>разработке</w:t>
      </w:r>
      <w:r w:rsidR="00851204" w:rsidRPr="00A5746B">
        <w:rPr>
          <w:szCs w:val="24"/>
        </w:rPr>
        <w:t xml:space="preserve"> </w:t>
      </w:r>
      <w:r w:rsidRPr="00A5746B">
        <w:rPr>
          <w:szCs w:val="24"/>
        </w:rPr>
        <w:t>схемы</w:t>
      </w:r>
      <w:r w:rsidR="00851204" w:rsidRPr="00A5746B">
        <w:rPr>
          <w:szCs w:val="24"/>
        </w:rPr>
        <w:t xml:space="preserve"> </w:t>
      </w:r>
      <w:r w:rsidRPr="00A5746B">
        <w:rPr>
          <w:szCs w:val="24"/>
        </w:rPr>
        <w:t>теплоснабжения</w:t>
      </w:r>
      <w:r w:rsidR="00851204" w:rsidRPr="00A5746B">
        <w:rPr>
          <w:szCs w:val="24"/>
        </w:rPr>
        <w:t xml:space="preserve"> </w:t>
      </w:r>
      <w:r w:rsidRPr="00A5746B">
        <w:rPr>
          <w:szCs w:val="24"/>
        </w:rPr>
        <w:t>использовались</w:t>
      </w:r>
      <w:r w:rsidR="00851204" w:rsidRPr="00A5746B">
        <w:rPr>
          <w:szCs w:val="24"/>
        </w:rPr>
        <w:t xml:space="preserve"> </w:t>
      </w:r>
      <w:r w:rsidRPr="00A5746B">
        <w:rPr>
          <w:szCs w:val="24"/>
        </w:rPr>
        <w:t>исходные</w:t>
      </w:r>
      <w:r w:rsidR="00851204" w:rsidRPr="00A5746B">
        <w:rPr>
          <w:szCs w:val="24"/>
        </w:rPr>
        <w:t xml:space="preserve"> </w:t>
      </w:r>
      <w:r w:rsidRPr="00A5746B">
        <w:rPr>
          <w:szCs w:val="24"/>
        </w:rPr>
        <w:t>данные предоставленные</w:t>
      </w:r>
      <w:r w:rsidR="00851204" w:rsidRPr="00A5746B">
        <w:rPr>
          <w:szCs w:val="24"/>
        </w:rPr>
        <w:t xml:space="preserve"> </w:t>
      </w:r>
      <w:r w:rsidRPr="00A5746B">
        <w:rPr>
          <w:szCs w:val="24"/>
        </w:rPr>
        <w:t>администрацией</w:t>
      </w:r>
      <w:r w:rsidR="00851204" w:rsidRPr="00A5746B">
        <w:rPr>
          <w:szCs w:val="24"/>
        </w:rPr>
        <w:t xml:space="preserve"> </w:t>
      </w:r>
      <w:r w:rsidR="006B660B" w:rsidRPr="00A5746B">
        <w:rPr>
          <w:szCs w:val="24"/>
        </w:rPr>
        <w:t>муниципального образования</w:t>
      </w:r>
      <w:r w:rsidR="00851204" w:rsidRPr="00A5746B">
        <w:rPr>
          <w:szCs w:val="24"/>
        </w:rPr>
        <w:t xml:space="preserve"> </w:t>
      </w:r>
      <w:r w:rsidRPr="00A5746B">
        <w:rPr>
          <w:szCs w:val="24"/>
        </w:rPr>
        <w:t xml:space="preserve">и теплоснабжающими организациями, в том числе следующие документы и источники: </w:t>
      </w:r>
    </w:p>
    <w:p w:rsidR="0017461A" w:rsidRPr="00A5746B" w:rsidRDefault="0017461A" w:rsidP="0006129B">
      <w:pPr>
        <w:ind w:firstLine="567"/>
        <w:rPr>
          <w:szCs w:val="24"/>
        </w:rPr>
      </w:pPr>
    </w:p>
    <w:p w:rsidR="008F7A0C" w:rsidRPr="00A5746B" w:rsidRDefault="008F7A0C" w:rsidP="0006129B">
      <w:pPr>
        <w:ind w:firstLine="567"/>
        <w:rPr>
          <w:szCs w:val="24"/>
        </w:rPr>
      </w:pPr>
      <w:r w:rsidRPr="00A5746B">
        <w:rPr>
          <w:szCs w:val="24"/>
        </w:rPr>
        <w:t xml:space="preserve">1) Генеральный план </w:t>
      </w:r>
      <w:r w:rsidR="00D458C1" w:rsidRPr="00A5746B">
        <w:rPr>
          <w:szCs w:val="24"/>
        </w:rPr>
        <w:t>развития муниципального образования</w:t>
      </w:r>
      <w:r w:rsidRPr="00A5746B">
        <w:rPr>
          <w:szCs w:val="24"/>
        </w:rPr>
        <w:t xml:space="preserve">; </w:t>
      </w:r>
    </w:p>
    <w:p w:rsidR="008F7A0C" w:rsidRPr="00A5746B" w:rsidRDefault="00D458C1" w:rsidP="0006129B">
      <w:pPr>
        <w:ind w:firstLine="567"/>
        <w:rPr>
          <w:szCs w:val="24"/>
        </w:rPr>
      </w:pPr>
      <w:r w:rsidRPr="00A5746B">
        <w:rPr>
          <w:szCs w:val="24"/>
        </w:rPr>
        <w:t>2) материалы ранее утвержденных</w:t>
      </w:r>
      <w:r w:rsidR="008F7A0C" w:rsidRPr="00A5746B">
        <w:rPr>
          <w:szCs w:val="24"/>
        </w:rPr>
        <w:t xml:space="preserve"> сх</w:t>
      </w:r>
      <w:r w:rsidRPr="00A5746B">
        <w:rPr>
          <w:szCs w:val="24"/>
        </w:rPr>
        <w:t>ем</w:t>
      </w:r>
      <w:r w:rsidR="008F7A0C" w:rsidRPr="00A5746B">
        <w:rPr>
          <w:szCs w:val="24"/>
        </w:rPr>
        <w:t xml:space="preserve"> теплоснабжения; </w:t>
      </w:r>
    </w:p>
    <w:p w:rsidR="008F7A0C" w:rsidRPr="00A5746B" w:rsidRDefault="008F7A0C" w:rsidP="0006129B">
      <w:pPr>
        <w:ind w:firstLine="567"/>
        <w:rPr>
          <w:szCs w:val="24"/>
        </w:rPr>
      </w:pPr>
      <w:r w:rsidRPr="00A5746B">
        <w:rPr>
          <w:szCs w:val="24"/>
        </w:rPr>
        <w:t>3) температурные графики, схемы сетей теплоснабжения, технологические схемы источн</w:t>
      </w:r>
      <w:r w:rsidRPr="00A5746B">
        <w:rPr>
          <w:szCs w:val="24"/>
        </w:rPr>
        <w:t>и</w:t>
      </w:r>
      <w:r w:rsidRPr="00A5746B">
        <w:rPr>
          <w:szCs w:val="24"/>
        </w:rPr>
        <w:t>ков тепловой энергии, сведения по основному оборудованию, данные по присоединенной тепл</w:t>
      </w:r>
      <w:r w:rsidRPr="00A5746B">
        <w:rPr>
          <w:szCs w:val="24"/>
        </w:rPr>
        <w:t>о</w:t>
      </w:r>
      <w:r w:rsidRPr="00A5746B">
        <w:rPr>
          <w:szCs w:val="24"/>
        </w:rPr>
        <w:t xml:space="preserve">вой нагрузке и т.п.; </w:t>
      </w:r>
    </w:p>
    <w:p w:rsidR="008F7A0C" w:rsidRPr="00A5746B" w:rsidRDefault="008F7A0C" w:rsidP="0006129B">
      <w:pPr>
        <w:ind w:firstLine="567"/>
        <w:rPr>
          <w:szCs w:val="24"/>
        </w:rPr>
      </w:pPr>
      <w:r w:rsidRPr="00A5746B">
        <w:rPr>
          <w:szCs w:val="24"/>
        </w:rPr>
        <w:lastRenderedPageBreak/>
        <w:t xml:space="preserve">4) показатели хозяйственной и финансовой деятельности теплоснабжающей организации (данные с официального сайта Федеральной антимонопольной службы «раскрытие информации» - http://ri.eias.ru); </w:t>
      </w:r>
    </w:p>
    <w:p w:rsidR="008F7A0C" w:rsidRPr="00A5746B" w:rsidRDefault="008F7A0C" w:rsidP="0006129B">
      <w:pPr>
        <w:ind w:firstLine="567"/>
        <w:rPr>
          <w:szCs w:val="24"/>
        </w:rPr>
      </w:pPr>
      <w:r w:rsidRPr="00A5746B">
        <w:rPr>
          <w:szCs w:val="24"/>
        </w:rPr>
        <w:t>5) статистическая отчетность теплоснабжающих организаций о выработке и отпуске тепл</w:t>
      </w:r>
      <w:r w:rsidRPr="00A5746B">
        <w:rPr>
          <w:szCs w:val="24"/>
        </w:rPr>
        <w:t>о</w:t>
      </w:r>
      <w:r w:rsidRPr="00A5746B">
        <w:rPr>
          <w:szCs w:val="24"/>
        </w:rPr>
        <w:t xml:space="preserve">вой энергии и использовании ТЭР в натуральном выражении; </w:t>
      </w:r>
    </w:p>
    <w:p w:rsidR="008F7A0C" w:rsidRPr="00A5746B" w:rsidRDefault="008F7A0C" w:rsidP="0006129B">
      <w:pPr>
        <w:ind w:firstLine="567"/>
        <w:rPr>
          <w:szCs w:val="24"/>
        </w:rPr>
      </w:pPr>
      <w:r w:rsidRPr="00A5746B">
        <w:rPr>
          <w:szCs w:val="24"/>
        </w:rPr>
        <w:t>6) предложения теплоснабжающих организаций по внесению изменений в схему теплосна</w:t>
      </w:r>
      <w:r w:rsidRPr="00A5746B">
        <w:rPr>
          <w:szCs w:val="24"/>
        </w:rPr>
        <w:t>б</w:t>
      </w:r>
      <w:r w:rsidRPr="00A5746B">
        <w:rPr>
          <w:szCs w:val="24"/>
        </w:rPr>
        <w:t>жения.</w:t>
      </w:r>
    </w:p>
    <w:p w:rsidR="0017461A" w:rsidRPr="00A5746B" w:rsidRDefault="0017461A" w:rsidP="0006129B">
      <w:pPr>
        <w:tabs>
          <w:tab w:val="left" w:pos="2127"/>
        </w:tabs>
        <w:ind w:firstLine="567"/>
        <w:rPr>
          <w:szCs w:val="24"/>
        </w:rPr>
      </w:pPr>
      <w:r w:rsidRPr="00A5746B">
        <w:rPr>
          <w:szCs w:val="24"/>
        </w:rPr>
        <w:t>Основанием для разработки схемы теплоснабжения является:</w:t>
      </w:r>
    </w:p>
    <w:p w:rsidR="0017461A" w:rsidRPr="00A5746B" w:rsidRDefault="0017461A" w:rsidP="0006129B">
      <w:pPr>
        <w:pStyle w:val="Affb"/>
        <w:tabs>
          <w:tab w:val="left" w:pos="2127"/>
        </w:tabs>
      </w:pPr>
      <w:r w:rsidRPr="00A5746B">
        <w:t>1) Федеральный закон от 27.07.2010 № 190-ФЗ «О теплоснабжении»;</w:t>
      </w:r>
    </w:p>
    <w:p w:rsidR="0017461A" w:rsidRPr="00A5746B" w:rsidRDefault="0017461A" w:rsidP="0006129B">
      <w:pPr>
        <w:pStyle w:val="Affb"/>
        <w:tabs>
          <w:tab w:val="left" w:pos="2127"/>
        </w:tabs>
      </w:pPr>
      <w:r w:rsidRPr="00A5746B">
        <w:t>2) Постановление Правительства РФ от 22.02.2012 № 154 «О требованиях к схемам тепл</w:t>
      </w:r>
      <w:r w:rsidRPr="00A5746B">
        <w:t>о</w:t>
      </w:r>
      <w:r w:rsidRPr="00A5746B">
        <w:t>снабжения, порядку их разработки и утверждения»;</w:t>
      </w:r>
    </w:p>
    <w:p w:rsidR="0017461A" w:rsidRPr="00A5746B" w:rsidRDefault="0017461A" w:rsidP="0006129B">
      <w:pPr>
        <w:pStyle w:val="Affb"/>
        <w:tabs>
          <w:tab w:val="left" w:pos="2127"/>
        </w:tabs>
      </w:pPr>
      <w:r w:rsidRPr="00A5746B">
        <w:t>3) Федеральный закон от 06.10.2003 № 131-ФЗ «Об общих принципах организации местного самоуправления в Российской Федерации»;</w:t>
      </w:r>
    </w:p>
    <w:p w:rsidR="0017461A" w:rsidRPr="00A5746B" w:rsidRDefault="0017461A" w:rsidP="0006129B">
      <w:pPr>
        <w:pStyle w:val="Affb"/>
        <w:tabs>
          <w:tab w:val="left" w:pos="2127"/>
        </w:tabs>
      </w:pPr>
      <w:r w:rsidRPr="00A5746B">
        <w:t>4) Федеральный закон от 07.12.2011 № 417-ФЗ «О внесении изменений в отдельные закон</w:t>
      </w:r>
      <w:r w:rsidRPr="00A5746B">
        <w:t>о</w:t>
      </w:r>
      <w:r w:rsidRPr="00A5746B">
        <w:t>дательные акты Российской Федерации в связи с принятием Федерального закона "О водоснабж</w:t>
      </w:r>
      <w:r w:rsidRPr="00A5746B">
        <w:t>е</w:t>
      </w:r>
      <w:r w:rsidRPr="00A5746B">
        <w:t>нии и водоотведении»;</w:t>
      </w:r>
    </w:p>
    <w:p w:rsidR="0017461A" w:rsidRPr="00A5746B" w:rsidRDefault="0017461A" w:rsidP="0006129B">
      <w:pPr>
        <w:pStyle w:val="Affb"/>
        <w:tabs>
          <w:tab w:val="left" w:pos="2127"/>
        </w:tabs>
      </w:pPr>
      <w:r w:rsidRPr="00A5746B">
        <w:t>5) Федеральный закон от 23.11.2009 № 261-ФЗ «Об энергосбережении и о повышении эне</w:t>
      </w:r>
      <w:r w:rsidRPr="00A5746B">
        <w:t>р</w:t>
      </w:r>
      <w:r w:rsidRPr="00A5746B">
        <w:t>гетической эффективности и о внесении изменений в отдельные законодательные акты Росси</w:t>
      </w:r>
      <w:r w:rsidRPr="00A5746B">
        <w:t>й</w:t>
      </w:r>
      <w:r w:rsidRPr="00A5746B">
        <w:t>ской Федерации»;</w:t>
      </w:r>
    </w:p>
    <w:p w:rsidR="0017461A" w:rsidRPr="00A5746B" w:rsidRDefault="0017461A" w:rsidP="0006129B">
      <w:pPr>
        <w:pStyle w:val="Affb"/>
        <w:tabs>
          <w:tab w:val="left" w:pos="2127"/>
        </w:tabs>
      </w:pPr>
      <w:r w:rsidRPr="00A5746B">
        <w:t>6) Постановление Правительства РФ от 16.05.2014 № 452 «Об утверждении Правил опред</w:t>
      </w:r>
      <w:r w:rsidRPr="00A5746B">
        <w:t>е</w:t>
      </w:r>
      <w:r w:rsidRPr="00A5746B">
        <w:t>ления плановых и расчета фактических значений показателей надежности и энергетической э</w:t>
      </w:r>
      <w:r w:rsidRPr="00A5746B">
        <w:t>ф</w:t>
      </w:r>
      <w:r w:rsidRPr="00A5746B">
        <w:t>фективности объектов теплоснабжения, а также определения достижения организацией, ос</w:t>
      </w:r>
      <w:r w:rsidRPr="00A5746B">
        <w:t>у</w:t>
      </w:r>
      <w:r w:rsidRPr="00A5746B">
        <w:t xml:space="preserve">ществляющей регулируемые виды деятельности в сфере теплоснабжения, указанных плановых значений и о внесении изменения в постановление Правительства Российской Федерации от </w:t>
      </w:r>
      <w:r w:rsidR="003438EA" w:rsidRPr="00A5746B">
        <w:t>15 мая 2010 г. № 340</w:t>
      </w:r>
      <w:r w:rsidRPr="00A5746B">
        <w:t>»;</w:t>
      </w:r>
    </w:p>
    <w:p w:rsidR="0017461A" w:rsidRPr="00A5746B" w:rsidRDefault="0017461A" w:rsidP="0006129B">
      <w:pPr>
        <w:pStyle w:val="Affb"/>
        <w:tabs>
          <w:tab w:val="left" w:pos="2127"/>
        </w:tabs>
      </w:pPr>
      <w:r w:rsidRPr="00A5746B">
        <w:t>7) СП 124.13330.2012. «Свод правил. Тепловые сети. Актуализированная редакция СНиП 41-02-2003»;</w:t>
      </w:r>
    </w:p>
    <w:p w:rsidR="0017461A" w:rsidRPr="00A5746B" w:rsidRDefault="0017461A" w:rsidP="0006129B">
      <w:pPr>
        <w:pStyle w:val="Affb"/>
        <w:tabs>
          <w:tab w:val="left" w:pos="2127"/>
        </w:tabs>
      </w:pPr>
      <w:r w:rsidRPr="00A5746B">
        <w:t>8) СП 50.13330.2012. «Свод правил. Тепловая защита зданий. Актуализированная редакция СНиП 23-02-2003».</w:t>
      </w:r>
    </w:p>
    <w:p w:rsidR="0017461A" w:rsidRPr="00A5746B" w:rsidRDefault="0017461A" w:rsidP="0006129B">
      <w:pPr>
        <w:tabs>
          <w:tab w:val="left" w:pos="2127"/>
        </w:tabs>
        <w:ind w:firstLine="567"/>
        <w:rPr>
          <w:szCs w:val="24"/>
        </w:rPr>
      </w:pPr>
      <w:r w:rsidRPr="00A5746B">
        <w:rPr>
          <w:szCs w:val="24"/>
        </w:rPr>
        <w:t>Основными нормативными документами при разработке схемы являются:</w:t>
      </w:r>
    </w:p>
    <w:p w:rsidR="0017461A" w:rsidRPr="00A5746B" w:rsidRDefault="0017461A" w:rsidP="0006129B">
      <w:pPr>
        <w:pStyle w:val="Affb"/>
        <w:tabs>
          <w:tab w:val="left" w:pos="2127"/>
        </w:tabs>
      </w:pPr>
      <w:r w:rsidRPr="00A5746B">
        <w:t>1) Постановление Правительства РФ от 22.02.2012 № 154 «О требованиях к схемам тепл</w:t>
      </w:r>
      <w:r w:rsidRPr="00A5746B">
        <w:t>о</w:t>
      </w:r>
      <w:r w:rsidRPr="00A5746B">
        <w:t>снабжения, порядку их разработки и утверждения»;</w:t>
      </w:r>
    </w:p>
    <w:p w:rsidR="0017461A" w:rsidRPr="00A5746B" w:rsidRDefault="0017461A" w:rsidP="0006129B">
      <w:pPr>
        <w:pStyle w:val="Affb"/>
      </w:pPr>
      <w:r w:rsidRPr="00A5746B">
        <w:t>2) Постановление Правительства РФ от 03.04.2018 № 405 «О внесении изменений в некот</w:t>
      </w:r>
      <w:r w:rsidRPr="00A5746B">
        <w:t>о</w:t>
      </w:r>
      <w:r w:rsidRPr="00A5746B">
        <w:t>рые акты Правительства Российской Федерации»;</w:t>
      </w:r>
    </w:p>
    <w:p w:rsidR="0017461A" w:rsidRPr="00A5746B" w:rsidRDefault="0017461A" w:rsidP="0006129B">
      <w:pPr>
        <w:pStyle w:val="Affb"/>
      </w:pPr>
      <w:r w:rsidRPr="00A5746B">
        <w:t>3) Постановление Правительства РФ от 16.03.2019 № 276 «О внесении изменений в некот</w:t>
      </w:r>
      <w:r w:rsidRPr="00A5746B">
        <w:t>о</w:t>
      </w:r>
      <w:r w:rsidRPr="00A5746B">
        <w:t>рые акты Правительства Российской Федерации по вопросам разработки и утверждения схем те</w:t>
      </w:r>
      <w:r w:rsidRPr="00A5746B">
        <w:t>п</w:t>
      </w:r>
      <w:r w:rsidRPr="00A5746B">
        <w:t>лоснабжения в ценовых зонах теплоснабжения»;</w:t>
      </w:r>
    </w:p>
    <w:p w:rsidR="0017461A" w:rsidRPr="00A5746B" w:rsidRDefault="0017461A" w:rsidP="0006129B">
      <w:pPr>
        <w:pStyle w:val="Affb"/>
      </w:pPr>
      <w:r w:rsidRPr="00A5746B">
        <w:t xml:space="preserve">4) Приказ Минэнерго России от 05.03.2019 № 212 «Об утверждении Методических указаний по разработке схем теплоснабжения»; </w:t>
      </w:r>
    </w:p>
    <w:p w:rsidR="0017461A" w:rsidRPr="00A5746B" w:rsidRDefault="00D458C1" w:rsidP="0006129B">
      <w:pPr>
        <w:pStyle w:val="Affb"/>
      </w:pPr>
      <w:r w:rsidRPr="00A5746B">
        <w:t>5</w:t>
      </w:r>
      <w:r w:rsidR="0017461A" w:rsidRPr="00A5746B">
        <w:t>) Постановление Правительства РФ от 08.08.2012 № 808 «Об организации теплоснабжения в Российской Федерации и о внесении изменений в некоторые акты Правительства Российской Федерации».</w:t>
      </w:r>
    </w:p>
    <w:p w:rsidR="00F638B4" w:rsidRPr="00A5746B" w:rsidRDefault="00C8513F" w:rsidP="0006129B">
      <w:pPr>
        <w:pStyle w:val="1"/>
        <w:rPr>
          <w:szCs w:val="24"/>
        </w:rPr>
      </w:pPr>
      <w:r w:rsidRPr="00A5746B">
        <w:rPr>
          <w:szCs w:val="24"/>
        </w:rPr>
        <w:br w:type="page"/>
      </w:r>
      <w:bookmarkStart w:id="1" w:name="_Toc121588390"/>
      <w:r w:rsidR="00F638B4" w:rsidRPr="00A5746B">
        <w:rPr>
          <w:szCs w:val="24"/>
        </w:rPr>
        <w:lastRenderedPageBreak/>
        <w:t>ПЕРЕЧЕНЬ ИСПОЛЬЗУЕМЫХ ТЕРМИНОВ, ОПРЕДЕЛЕНИЙ И СОКРАЩЕНИЙ</w:t>
      </w:r>
      <w:bookmarkEnd w:id="1"/>
      <w:r w:rsidR="00F638B4" w:rsidRPr="00A5746B">
        <w:rPr>
          <w:szCs w:val="24"/>
        </w:rPr>
        <w:t xml:space="preserve"> </w:t>
      </w:r>
    </w:p>
    <w:p w:rsidR="00F638B4" w:rsidRPr="00A5746B" w:rsidRDefault="00F638B4" w:rsidP="0006129B">
      <w:pPr>
        <w:widowControl w:val="0"/>
        <w:autoSpaceDE w:val="0"/>
        <w:autoSpaceDN w:val="0"/>
        <w:adjustRightInd w:val="0"/>
        <w:ind w:firstLine="374"/>
        <w:rPr>
          <w:szCs w:val="24"/>
        </w:rPr>
      </w:pPr>
      <w:r w:rsidRPr="00A5746B">
        <w:rPr>
          <w:szCs w:val="24"/>
        </w:rPr>
        <w:t>В настоящем документе используютс</w:t>
      </w:r>
      <w:r w:rsidR="007A0B22" w:rsidRPr="00A5746B">
        <w:rPr>
          <w:szCs w:val="24"/>
        </w:rPr>
        <w:t>я следующие термины и сокращении.</w:t>
      </w:r>
      <w:r w:rsidRPr="00A5746B">
        <w:rPr>
          <w:szCs w:val="24"/>
        </w:rPr>
        <w:t xml:space="preserve"> </w:t>
      </w:r>
    </w:p>
    <w:p w:rsidR="00F638B4" w:rsidRPr="00A5746B" w:rsidRDefault="00F638B4" w:rsidP="0006129B">
      <w:pPr>
        <w:widowControl w:val="0"/>
        <w:autoSpaceDE w:val="0"/>
        <w:autoSpaceDN w:val="0"/>
        <w:adjustRightInd w:val="0"/>
        <w:ind w:firstLine="374"/>
        <w:rPr>
          <w:szCs w:val="24"/>
        </w:rPr>
      </w:pPr>
    </w:p>
    <w:p w:rsidR="00F638B4" w:rsidRPr="00A5746B" w:rsidRDefault="00F638B4" w:rsidP="0006129B">
      <w:pPr>
        <w:widowControl w:val="0"/>
        <w:autoSpaceDE w:val="0"/>
        <w:autoSpaceDN w:val="0"/>
        <w:adjustRightInd w:val="0"/>
        <w:ind w:firstLine="374"/>
        <w:rPr>
          <w:szCs w:val="24"/>
        </w:rPr>
      </w:pPr>
      <w:r w:rsidRPr="00A5746B">
        <w:rPr>
          <w:b/>
          <w:bCs/>
          <w:i/>
          <w:iCs/>
          <w:szCs w:val="24"/>
        </w:rPr>
        <w:t>Энергетический ресурс</w:t>
      </w:r>
      <w:r w:rsidRPr="00A5746B">
        <w:rPr>
          <w:szCs w:val="24"/>
        </w:rPr>
        <w:t xml:space="preserve"> – носитель энергии, энергия которого используется или может быть использована при осуществлении хозяйственной и иной деятельности, а также ви</w:t>
      </w:r>
      <w:r w:rsidR="006B2270" w:rsidRPr="00A5746B">
        <w:rPr>
          <w:szCs w:val="24"/>
        </w:rPr>
        <w:t>д</w:t>
      </w:r>
      <w:r w:rsidR="00787B99" w:rsidRPr="00A5746B">
        <w:rPr>
          <w:szCs w:val="24"/>
        </w:rPr>
        <w:t xml:space="preserve"> </w:t>
      </w:r>
      <w:r w:rsidRPr="00A5746B">
        <w:rPr>
          <w:szCs w:val="24"/>
        </w:rPr>
        <w:t>энергии (ато</w:t>
      </w:r>
      <w:r w:rsidRPr="00A5746B">
        <w:rPr>
          <w:szCs w:val="24"/>
        </w:rPr>
        <w:t>м</w:t>
      </w:r>
      <w:r w:rsidRPr="00A5746B">
        <w:rPr>
          <w:szCs w:val="24"/>
        </w:rPr>
        <w:t>ная, тепловая, электрическая, электромагнитная энергия или другой ви</w:t>
      </w:r>
      <w:r w:rsidR="00787B99" w:rsidRPr="00A5746B">
        <w:rPr>
          <w:szCs w:val="24"/>
        </w:rPr>
        <w:t xml:space="preserve">д </w:t>
      </w:r>
      <w:r w:rsidRPr="00A5746B">
        <w:rPr>
          <w:szCs w:val="24"/>
        </w:rPr>
        <w:t xml:space="preserve">энергии). </w:t>
      </w:r>
    </w:p>
    <w:p w:rsidR="00F638B4" w:rsidRPr="00A5746B" w:rsidRDefault="00F638B4" w:rsidP="0006129B">
      <w:pPr>
        <w:widowControl w:val="0"/>
        <w:autoSpaceDE w:val="0"/>
        <w:autoSpaceDN w:val="0"/>
        <w:adjustRightInd w:val="0"/>
        <w:ind w:firstLine="374"/>
        <w:rPr>
          <w:szCs w:val="24"/>
        </w:rPr>
      </w:pPr>
      <w:r w:rsidRPr="00A5746B">
        <w:rPr>
          <w:b/>
          <w:bCs/>
          <w:i/>
          <w:iCs/>
          <w:szCs w:val="24"/>
        </w:rPr>
        <w:t xml:space="preserve">Энергосбережение – </w:t>
      </w:r>
      <w:r w:rsidRPr="00A5746B">
        <w:rPr>
          <w:szCs w:val="24"/>
        </w:rPr>
        <w:t>реализация организационных, правовых, технических, технологических, экономических и иных мер, направленных на уменьшение объема используемых энергетических ресурсов при сохранении соответствующего полезного эффекта от их использования (в том числе объема произведенной продукции, выполненных работ, оказанных услуг).</w:t>
      </w:r>
      <w:r w:rsidR="00851204" w:rsidRPr="00A5746B">
        <w:rPr>
          <w:szCs w:val="24"/>
        </w:rPr>
        <w:t xml:space="preserve"> </w:t>
      </w:r>
    </w:p>
    <w:p w:rsidR="00F638B4" w:rsidRPr="00A5746B" w:rsidRDefault="00F638B4" w:rsidP="0006129B">
      <w:pPr>
        <w:widowControl w:val="0"/>
        <w:autoSpaceDE w:val="0"/>
        <w:autoSpaceDN w:val="0"/>
        <w:adjustRightInd w:val="0"/>
        <w:ind w:firstLine="374"/>
        <w:rPr>
          <w:szCs w:val="24"/>
        </w:rPr>
      </w:pPr>
      <w:r w:rsidRPr="00A5746B">
        <w:rPr>
          <w:b/>
          <w:bCs/>
          <w:i/>
          <w:iCs/>
          <w:szCs w:val="24"/>
        </w:rPr>
        <w:t>Энергетическая эффективность</w:t>
      </w:r>
      <w:r w:rsidRPr="00A5746B">
        <w:rPr>
          <w:szCs w:val="24"/>
        </w:rPr>
        <w:t xml:space="preserve"> – характеристики, отражающие отношение полезного э</w:t>
      </w:r>
      <w:r w:rsidRPr="00A5746B">
        <w:rPr>
          <w:szCs w:val="24"/>
        </w:rPr>
        <w:t>ф</w:t>
      </w:r>
      <w:r w:rsidRPr="00A5746B">
        <w:rPr>
          <w:szCs w:val="24"/>
        </w:rPr>
        <w:t>фекта от использования энергетических ресурсов к затратам энергетических ресурсов, произв</w:t>
      </w:r>
      <w:r w:rsidRPr="00A5746B">
        <w:rPr>
          <w:szCs w:val="24"/>
        </w:rPr>
        <w:t>е</w:t>
      </w:r>
      <w:r w:rsidRPr="00A5746B">
        <w:rPr>
          <w:szCs w:val="24"/>
        </w:rPr>
        <w:t>денным в целях получения такого эффекта, применительно к продукции, технологическому пр</w:t>
      </w:r>
      <w:r w:rsidRPr="00A5746B">
        <w:rPr>
          <w:szCs w:val="24"/>
        </w:rPr>
        <w:t>о</w:t>
      </w:r>
      <w:r w:rsidRPr="00A5746B">
        <w:rPr>
          <w:szCs w:val="24"/>
        </w:rPr>
        <w:t xml:space="preserve">цессу, юридическому лицу, индивидуальному предпринимателю. </w:t>
      </w:r>
    </w:p>
    <w:p w:rsidR="00F638B4" w:rsidRPr="00A5746B" w:rsidRDefault="00F638B4" w:rsidP="0006129B">
      <w:pPr>
        <w:widowControl w:val="0"/>
        <w:autoSpaceDE w:val="0"/>
        <w:autoSpaceDN w:val="0"/>
        <w:adjustRightInd w:val="0"/>
        <w:ind w:firstLine="374"/>
        <w:rPr>
          <w:szCs w:val="24"/>
        </w:rPr>
      </w:pPr>
      <w:r w:rsidRPr="00A5746B">
        <w:rPr>
          <w:b/>
          <w:bCs/>
          <w:i/>
          <w:iCs/>
          <w:szCs w:val="24"/>
        </w:rPr>
        <w:t>Техническое состояние</w:t>
      </w:r>
      <w:r w:rsidRPr="00A5746B">
        <w:rPr>
          <w:szCs w:val="24"/>
        </w:rPr>
        <w:t xml:space="preserve"> – совокупность параметров, качественных признаков и пределов их допустимых значений, установленных технической, эксплуатационной и другой</w:t>
      </w:r>
      <w:r w:rsidR="00851204" w:rsidRPr="00A5746B">
        <w:rPr>
          <w:szCs w:val="24"/>
        </w:rPr>
        <w:t xml:space="preserve"> </w:t>
      </w:r>
      <w:r w:rsidRPr="00A5746B">
        <w:rPr>
          <w:szCs w:val="24"/>
        </w:rPr>
        <w:t>нормативной</w:t>
      </w:r>
      <w:r w:rsidR="00851204" w:rsidRPr="00A5746B">
        <w:rPr>
          <w:szCs w:val="24"/>
        </w:rPr>
        <w:t xml:space="preserve"> </w:t>
      </w:r>
      <w:r w:rsidRPr="00A5746B">
        <w:rPr>
          <w:szCs w:val="24"/>
        </w:rPr>
        <w:t>д</w:t>
      </w:r>
      <w:r w:rsidRPr="00A5746B">
        <w:rPr>
          <w:szCs w:val="24"/>
        </w:rPr>
        <w:t>о</w:t>
      </w:r>
      <w:r w:rsidRPr="00A5746B">
        <w:rPr>
          <w:szCs w:val="24"/>
        </w:rPr>
        <w:t xml:space="preserve">кументацией. </w:t>
      </w:r>
    </w:p>
    <w:p w:rsidR="00F638B4" w:rsidRPr="00A5746B" w:rsidRDefault="00F638B4" w:rsidP="0006129B">
      <w:pPr>
        <w:widowControl w:val="0"/>
        <w:autoSpaceDE w:val="0"/>
        <w:autoSpaceDN w:val="0"/>
        <w:adjustRightInd w:val="0"/>
        <w:ind w:firstLine="374"/>
        <w:rPr>
          <w:szCs w:val="24"/>
        </w:rPr>
      </w:pPr>
      <w:r w:rsidRPr="00A5746B">
        <w:rPr>
          <w:b/>
          <w:bCs/>
          <w:i/>
          <w:iCs/>
          <w:szCs w:val="24"/>
        </w:rPr>
        <w:t>Испытания –</w:t>
      </w:r>
      <w:r w:rsidRPr="00A5746B">
        <w:rPr>
          <w:szCs w:val="24"/>
        </w:rPr>
        <w:t xml:space="preserve"> экспериментальное определение качественных и/или количественных характ</w:t>
      </w:r>
      <w:r w:rsidRPr="00A5746B">
        <w:rPr>
          <w:szCs w:val="24"/>
        </w:rPr>
        <w:t>е</w:t>
      </w:r>
      <w:r w:rsidRPr="00A5746B">
        <w:rPr>
          <w:szCs w:val="24"/>
        </w:rPr>
        <w:t>ристик параметров энергооборудования при влиянии</w:t>
      </w:r>
      <w:r w:rsidR="00851204" w:rsidRPr="00A5746B">
        <w:rPr>
          <w:szCs w:val="24"/>
        </w:rPr>
        <w:t xml:space="preserve"> </w:t>
      </w:r>
      <w:r w:rsidRPr="00A5746B">
        <w:rPr>
          <w:szCs w:val="24"/>
        </w:rPr>
        <w:t>на него факторов,</w:t>
      </w:r>
      <w:r w:rsidR="00851204" w:rsidRPr="00A5746B">
        <w:rPr>
          <w:szCs w:val="24"/>
        </w:rPr>
        <w:t xml:space="preserve"> </w:t>
      </w:r>
      <w:r w:rsidRPr="00A5746B">
        <w:rPr>
          <w:szCs w:val="24"/>
        </w:rPr>
        <w:t>регламентированных</w:t>
      </w:r>
      <w:r w:rsidR="00851204" w:rsidRPr="00A5746B">
        <w:rPr>
          <w:szCs w:val="24"/>
        </w:rPr>
        <w:t xml:space="preserve"> </w:t>
      </w:r>
      <w:r w:rsidRPr="00A5746B">
        <w:rPr>
          <w:szCs w:val="24"/>
        </w:rPr>
        <w:t>де</w:t>
      </w:r>
      <w:r w:rsidRPr="00A5746B">
        <w:rPr>
          <w:szCs w:val="24"/>
        </w:rPr>
        <w:t>й</w:t>
      </w:r>
      <w:r w:rsidRPr="00A5746B">
        <w:rPr>
          <w:szCs w:val="24"/>
        </w:rPr>
        <w:t>ствующими</w:t>
      </w:r>
      <w:r w:rsidR="00851204" w:rsidRPr="00A5746B">
        <w:rPr>
          <w:szCs w:val="24"/>
        </w:rPr>
        <w:t xml:space="preserve"> </w:t>
      </w:r>
      <w:r w:rsidRPr="00A5746B">
        <w:rPr>
          <w:szCs w:val="24"/>
        </w:rPr>
        <w:t xml:space="preserve">нормативными документами. </w:t>
      </w:r>
    </w:p>
    <w:p w:rsidR="00F638B4" w:rsidRPr="00A5746B" w:rsidRDefault="00F638B4" w:rsidP="0006129B">
      <w:pPr>
        <w:widowControl w:val="0"/>
        <w:autoSpaceDE w:val="0"/>
        <w:autoSpaceDN w:val="0"/>
        <w:adjustRightInd w:val="0"/>
        <w:ind w:firstLine="374"/>
        <w:rPr>
          <w:szCs w:val="24"/>
        </w:rPr>
      </w:pPr>
      <w:r w:rsidRPr="00A5746B">
        <w:rPr>
          <w:b/>
          <w:bCs/>
          <w:i/>
          <w:iCs/>
          <w:szCs w:val="24"/>
        </w:rPr>
        <w:t>Зона действия системы теплоснабжения</w:t>
      </w:r>
      <w:r w:rsidRPr="00A5746B">
        <w:rPr>
          <w:szCs w:val="24"/>
        </w:rPr>
        <w:t xml:space="preserve"> - территория поселения, городского округа, города федерального значения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w:t>
      </w:r>
      <w:r w:rsidR="006B2270" w:rsidRPr="00A5746B">
        <w:rPr>
          <w:szCs w:val="24"/>
        </w:rPr>
        <w:t>.</w:t>
      </w:r>
      <w:r w:rsidRPr="00A5746B">
        <w:rPr>
          <w:szCs w:val="24"/>
        </w:rPr>
        <w:t xml:space="preserve"> </w:t>
      </w:r>
    </w:p>
    <w:p w:rsidR="00F638B4" w:rsidRPr="00A5746B" w:rsidRDefault="00F638B4" w:rsidP="0006129B">
      <w:pPr>
        <w:widowControl w:val="0"/>
        <w:autoSpaceDE w:val="0"/>
        <w:autoSpaceDN w:val="0"/>
        <w:adjustRightInd w:val="0"/>
        <w:ind w:firstLine="374"/>
        <w:rPr>
          <w:szCs w:val="24"/>
        </w:rPr>
      </w:pPr>
      <w:r w:rsidRPr="00A5746B">
        <w:rPr>
          <w:b/>
          <w:bCs/>
          <w:i/>
          <w:iCs/>
          <w:szCs w:val="24"/>
        </w:rPr>
        <w:t>Зона действия источника тепловой энергии</w:t>
      </w:r>
      <w:r w:rsidRPr="00A5746B">
        <w:rPr>
          <w:szCs w:val="24"/>
        </w:rPr>
        <w:t xml:space="preserve"> - территория поселения, городского округа, г</w:t>
      </w:r>
      <w:r w:rsidRPr="00A5746B">
        <w:rPr>
          <w:szCs w:val="24"/>
        </w:rPr>
        <w:t>о</w:t>
      </w:r>
      <w:r w:rsidRPr="00A5746B">
        <w:rPr>
          <w:szCs w:val="24"/>
        </w:rPr>
        <w:t>рода федерального значения или ее часть, границы которой устанавливаются закрытыми секци</w:t>
      </w:r>
      <w:r w:rsidRPr="00A5746B">
        <w:rPr>
          <w:szCs w:val="24"/>
        </w:rPr>
        <w:t>о</w:t>
      </w:r>
      <w:r w:rsidRPr="00A5746B">
        <w:rPr>
          <w:szCs w:val="24"/>
        </w:rPr>
        <w:t>нирующими задвижками тепловой сети системы теплоснабжения</w:t>
      </w:r>
      <w:r w:rsidR="006B2270" w:rsidRPr="00A5746B">
        <w:rPr>
          <w:szCs w:val="24"/>
        </w:rPr>
        <w:t>.</w:t>
      </w:r>
      <w:r w:rsidRPr="00A5746B">
        <w:rPr>
          <w:szCs w:val="24"/>
        </w:rPr>
        <w:t xml:space="preserve"> </w:t>
      </w:r>
    </w:p>
    <w:p w:rsidR="00F638B4" w:rsidRPr="00A5746B" w:rsidRDefault="00F638B4" w:rsidP="0006129B">
      <w:pPr>
        <w:widowControl w:val="0"/>
        <w:autoSpaceDE w:val="0"/>
        <w:autoSpaceDN w:val="0"/>
        <w:adjustRightInd w:val="0"/>
        <w:ind w:firstLine="374"/>
        <w:rPr>
          <w:szCs w:val="24"/>
        </w:rPr>
      </w:pPr>
      <w:r w:rsidRPr="00A5746B">
        <w:rPr>
          <w:b/>
          <w:bCs/>
          <w:i/>
          <w:iCs/>
          <w:szCs w:val="24"/>
        </w:rPr>
        <w:t>Установленная мощность источника тепловой энергии</w:t>
      </w:r>
      <w:r w:rsidRPr="00A5746B">
        <w:rPr>
          <w:szCs w:val="24"/>
        </w:rPr>
        <w:t xml:space="preserve"> - сумма номинальных тепловых мощностей всего принятого по актам ввода в эксплуатацию оборудования, предназначенного для отпуска тепловой энергии потребителям и для обеспечения собственных и хозяйственных нуж</w:t>
      </w:r>
      <w:r w:rsidR="00787B99" w:rsidRPr="00A5746B">
        <w:rPr>
          <w:szCs w:val="24"/>
        </w:rPr>
        <w:t xml:space="preserve">д </w:t>
      </w:r>
      <w:r w:rsidRPr="00A5746B">
        <w:rPr>
          <w:szCs w:val="24"/>
        </w:rPr>
        <w:t>теплоснабжающей организации в отношении данного источника тепловой энергии</w:t>
      </w:r>
      <w:r w:rsidR="006B2270" w:rsidRPr="00A5746B">
        <w:rPr>
          <w:szCs w:val="24"/>
        </w:rPr>
        <w:t>.</w:t>
      </w:r>
      <w:r w:rsidRPr="00A5746B">
        <w:rPr>
          <w:szCs w:val="24"/>
        </w:rPr>
        <w:t xml:space="preserve"> </w:t>
      </w:r>
    </w:p>
    <w:p w:rsidR="00F638B4" w:rsidRPr="00A5746B" w:rsidRDefault="00F638B4" w:rsidP="0006129B">
      <w:pPr>
        <w:widowControl w:val="0"/>
        <w:autoSpaceDE w:val="0"/>
        <w:autoSpaceDN w:val="0"/>
        <w:adjustRightInd w:val="0"/>
        <w:ind w:firstLine="374"/>
        <w:rPr>
          <w:szCs w:val="24"/>
        </w:rPr>
      </w:pPr>
      <w:r w:rsidRPr="00A5746B">
        <w:rPr>
          <w:b/>
          <w:bCs/>
          <w:i/>
          <w:iCs/>
          <w:szCs w:val="24"/>
        </w:rPr>
        <w:t>Располагаемая мощность источника тепловой энергии</w:t>
      </w:r>
      <w:r w:rsidRPr="00A5746B">
        <w:rPr>
          <w:szCs w:val="24"/>
        </w:rPr>
        <w:t xml:space="preserve"> - величина, равная установленной мощности источника тепловой энергии за вычетом объемов мощности, не реализуемых по техн</w:t>
      </w:r>
      <w:r w:rsidRPr="00A5746B">
        <w:rPr>
          <w:szCs w:val="24"/>
        </w:rPr>
        <w:t>и</w:t>
      </w:r>
      <w:r w:rsidRPr="00A5746B">
        <w:rPr>
          <w:szCs w:val="24"/>
        </w:rPr>
        <w:t>ческим причинам, в том числе по причине снижения тепловой мощности оборудования в резул</w:t>
      </w:r>
      <w:r w:rsidRPr="00A5746B">
        <w:rPr>
          <w:szCs w:val="24"/>
        </w:rPr>
        <w:t>ь</w:t>
      </w:r>
      <w:r w:rsidRPr="00A5746B">
        <w:rPr>
          <w:szCs w:val="24"/>
        </w:rPr>
        <w:t>тате эксплуатации на продленном техническом ресурсе (снижение параметров пара пере</w:t>
      </w:r>
      <w:r w:rsidR="006B2270" w:rsidRPr="00A5746B">
        <w:rPr>
          <w:szCs w:val="24"/>
        </w:rPr>
        <w:t>д</w:t>
      </w:r>
      <w:r w:rsidR="00787B99" w:rsidRPr="00A5746B">
        <w:rPr>
          <w:szCs w:val="24"/>
        </w:rPr>
        <w:t xml:space="preserve"> </w:t>
      </w:r>
      <w:r w:rsidRPr="00A5746B">
        <w:rPr>
          <w:szCs w:val="24"/>
        </w:rPr>
        <w:t>турб</w:t>
      </w:r>
      <w:r w:rsidRPr="00A5746B">
        <w:rPr>
          <w:szCs w:val="24"/>
        </w:rPr>
        <w:t>и</w:t>
      </w:r>
      <w:r w:rsidRPr="00A5746B">
        <w:rPr>
          <w:szCs w:val="24"/>
        </w:rPr>
        <w:t>ной, отсутствие рециркуляции в пиковых водогрейных котлоагрегатах и др.)</w:t>
      </w:r>
      <w:r w:rsidR="006B2270" w:rsidRPr="00A5746B">
        <w:rPr>
          <w:szCs w:val="24"/>
        </w:rPr>
        <w:t>.</w:t>
      </w:r>
    </w:p>
    <w:p w:rsidR="00F638B4" w:rsidRPr="00A5746B" w:rsidRDefault="00F638B4" w:rsidP="0006129B">
      <w:pPr>
        <w:widowControl w:val="0"/>
        <w:autoSpaceDE w:val="0"/>
        <w:autoSpaceDN w:val="0"/>
        <w:adjustRightInd w:val="0"/>
        <w:ind w:firstLine="374"/>
        <w:rPr>
          <w:szCs w:val="24"/>
        </w:rPr>
      </w:pPr>
      <w:r w:rsidRPr="00A5746B">
        <w:rPr>
          <w:b/>
          <w:bCs/>
          <w:i/>
          <w:iCs/>
          <w:szCs w:val="24"/>
        </w:rPr>
        <w:t xml:space="preserve">Реконструкция </w:t>
      </w:r>
      <w:r w:rsidRPr="00A5746B">
        <w:rPr>
          <w:szCs w:val="24"/>
        </w:rPr>
        <w:t>— процесс изменения устаревших объектов, с целью придания свойств новых в будущем. Реконструкция объектов капитального строительства (за исключением линейных об</w:t>
      </w:r>
      <w:r w:rsidRPr="00A5746B">
        <w:rPr>
          <w:szCs w:val="24"/>
        </w:rPr>
        <w:t>ъ</w:t>
      </w:r>
      <w:r w:rsidRPr="00A5746B">
        <w:rPr>
          <w:szCs w:val="24"/>
        </w:rPr>
        <w:t>ектов) — изменение параметров объекта капитального строительства, его частей. Реконструкция линейных объектов (водопроводов, канализации) — изменение параметров линейных объектов или их участков (частей), которое влечет за собой изменение класса, категории и (или) первон</w:t>
      </w:r>
      <w:r w:rsidRPr="00A5746B">
        <w:rPr>
          <w:szCs w:val="24"/>
        </w:rPr>
        <w:t>а</w:t>
      </w:r>
      <w:r w:rsidRPr="00A5746B">
        <w:rPr>
          <w:szCs w:val="24"/>
        </w:rPr>
        <w:t xml:space="preserve">чально установленных показателей функционирования таких объектов (пропускной способности и других) или при котором требуется изменение границ полос отвода и (или) охранных зон таких объектов. </w:t>
      </w:r>
    </w:p>
    <w:p w:rsidR="00F638B4" w:rsidRPr="00A5746B" w:rsidRDefault="00F638B4" w:rsidP="0006129B">
      <w:pPr>
        <w:widowControl w:val="0"/>
        <w:autoSpaceDE w:val="0"/>
        <w:autoSpaceDN w:val="0"/>
        <w:adjustRightInd w:val="0"/>
        <w:ind w:firstLine="374"/>
        <w:rPr>
          <w:szCs w:val="24"/>
        </w:rPr>
      </w:pPr>
      <w:r w:rsidRPr="00A5746B">
        <w:rPr>
          <w:b/>
          <w:bCs/>
          <w:i/>
          <w:iCs/>
          <w:szCs w:val="24"/>
        </w:rPr>
        <w:t>Мощность источника тепловой энергии нетто</w:t>
      </w:r>
      <w:r w:rsidRPr="00A5746B">
        <w:rPr>
          <w:szCs w:val="24"/>
        </w:rPr>
        <w:t xml:space="preserve"> - величина, равная располагаемой мощности источника тепловой энергии за вычетом тепловой нагрузки на собственные и хозяйственные ну</w:t>
      </w:r>
      <w:r w:rsidRPr="00A5746B">
        <w:rPr>
          <w:szCs w:val="24"/>
        </w:rPr>
        <w:t>ж</w:t>
      </w:r>
      <w:r w:rsidRPr="00A5746B">
        <w:rPr>
          <w:szCs w:val="24"/>
        </w:rPr>
        <w:t>ды теплоснабжающей организации в отношении источника тепловой энергии</w:t>
      </w:r>
      <w:r w:rsidR="006B2270" w:rsidRPr="00A5746B">
        <w:rPr>
          <w:szCs w:val="24"/>
        </w:rPr>
        <w:t>.</w:t>
      </w:r>
      <w:r w:rsidRPr="00A5746B">
        <w:rPr>
          <w:szCs w:val="24"/>
        </w:rPr>
        <w:t xml:space="preserve"> </w:t>
      </w:r>
    </w:p>
    <w:p w:rsidR="00F638B4" w:rsidRPr="00A5746B" w:rsidRDefault="00F638B4" w:rsidP="0006129B">
      <w:pPr>
        <w:widowControl w:val="0"/>
        <w:autoSpaceDE w:val="0"/>
        <w:autoSpaceDN w:val="0"/>
        <w:adjustRightInd w:val="0"/>
        <w:ind w:firstLine="374"/>
        <w:rPr>
          <w:szCs w:val="24"/>
        </w:rPr>
      </w:pPr>
      <w:r w:rsidRPr="00A5746B">
        <w:rPr>
          <w:b/>
          <w:bCs/>
          <w:i/>
          <w:iCs/>
          <w:szCs w:val="24"/>
        </w:rPr>
        <w:t xml:space="preserve">Модернизация (техническое перевооружение) </w:t>
      </w:r>
      <w:r w:rsidRPr="00A5746B">
        <w:rPr>
          <w:szCs w:val="24"/>
        </w:rPr>
        <w:t>- обновление объекта, приведение его в соо</w:t>
      </w:r>
      <w:r w:rsidRPr="00A5746B">
        <w:rPr>
          <w:szCs w:val="24"/>
        </w:rPr>
        <w:t>т</w:t>
      </w:r>
      <w:r w:rsidRPr="00A5746B">
        <w:rPr>
          <w:szCs w:val="24"/>
        </w:rPr>
        <w:t xml:space="preserve">ветствие с новыми требованиями и нормами, техническими условиями, показателями качества. </w:t>
      </w:r>
    </w:p>
    <w:p w:rsidR="00F638B4" w:rsidRPr="00A5746B" w:rsidRDefault="00F638B4" w:rsidP="0006129B">
      <w:pPr>
        <w:widowControl w:val="0"/>
        <w:autoSpaceDE w:val="0"/>
        <w:autoSpaceDN w:val="0"/>
        <w:adjustRightInd w:val="0"/>
        <w:ind w:firstLine="374"/>
        <w:rPr>
          <w:szCs w:val="24"/>
        </w:rPr>
      </w:pPr>
      <w:r w:rsidRPr="00A5746B">
        <w:rPr>
          <w:b/>
          <w:bCs/>
          <w:i/>
          <w:iCs/>
          <w:szCs w:val="24"/>
        </w:rPr>
        <w:t>Теплосетевые объекты</w:t>
      </w:r>
      <w:r w:rsidRPr="00A5746B">
        <w:rPr>
          <w:szCs w:val="24"/>
        </w:rPr>
        <w:t xml:space="preserve"> - объекты, входящие в состав тепловой сети и обеспечивающие пер</w:t>
      </w:r>
      <w:r w:rsidRPr="00A5746B">
        <w:rPr>
          <w:szCs w:val="24"/>
        </w:rPr>
        <w:t>е</w:t>
      </w:r>
      <w:r w:rsidRPr="00A5746B">
        <w:rPr>
          <w:szCs w:val="24"/>
        </w:rPr>
        <w:t>дачу тепловой энергии от источника тепловой энергии до теплопотребляющих установок по</w:t>
      </w:r>
      <w:r w:rsidR="006B2270" w:rsidRPr="00A5746B">
        <w:rPr>
          <w:szCs w:val="24"/>
        </w:rPr>
        <w:t>треб</w:t>
      </w:r>
      <w:r w:rsidR="006B2270" w:rsidRPr="00A5746B">
        <w:rPr>
          <w:szCs w:val="24"/>
        </w:rPr>
        <w:t>и</w:t>
      </w:r>
      <w:r w:rsidR="006B2270" w:rsidRPr="00A5746B">
        <w:rPr>
          <w:szCs w:val="24"/>
        </w:rPr>
        <w:t>телей тепловой энергии.</w:t>
      </w:r>
    </w:p>
    <w:p w:rsidR="00F638B4" w:rsidRPr="00A5746B" w:rsidRDefault="00F638B4" w:rsidP="0006129B">
      <w:pPr>
        <w:widowControl w:val="0"/>
        <w:autoSpaceDE w:val="0"/>
        <w:autoSpaceDN w:val="0"/>
        <w:adjustRightInd w:val="0"/>
        <w:ind w:firstLine="374"/>
        <w:rPr>
          <w:szCs w:val="24"/>
        </w:rPr>
      </w:pPr>
      <w:r w:rsidRPr="00A5746B">
        <w:rPr>
          <w:b/>
          <w:bCs/>
          <w:i/>
          <w:iCs/>
          <w:szCs w:val="24"/>
        </w:rPr>
        <w:t>Элемент территориального деления</w:t>
      </w:r>
      <w:r w:rsidRPr="00A5746B">
        <w:rPr>
          <w:szCs w:val="24"/>
        </w:rPr>
        <w:t xml:space="preserve"> - территория поселения, городского округа, города ф</w:t>
      </w:r>
      <w:r w:rsidRPr="00A5746B">
        <w:rPr>
          <w:szCs w:val="24"/>
        </w:rPr>
        <w:t>е</w:t>
      </w:r>
      <w:r w:rsidRPr="00A5746B">
        <w:rPr>
          <w:szCs w:val="24"/>
        </w:rPr>
        <w:lastRenderedPageBreak/>
        <w:t>дерального значения или ее часть, установленная по границам административно-территориальных единиц</w:t>
      </w:r>
      <w:r w:rsidR="006B2270" w:rsidRPr="00A5746B">
        <w:rPr>
          <w:szCs w:val="24"/>
        </w:rPr>
        <w:t>.</w:t>
      </w:r>
      <w:r w:rsidRPr="00A5746B">
        <w:rPr>
          <w:szCs w:val="24"/>
        </w:rPr>
        <w:t xml:space="preserve"> </w:t>
      </w:r>
    </w:p>
    <w:p w:rsidR="00F638B4" w:rsidRPr="00A5746B" w:rsidRDefault="00F638B4" w:rsidP="0006129B">
      <w:pPr>
        <w:widowControl w:val="0"/>
        <w:autoSpaceDE w:val="0"/>
        <w:autoSpaceDN w:val="0"/>
        <w:adjustRightInd w:val="0"/>
        <w:ind w:firstLine="374"/>
        <w:rPr>
          <w:szCs w:val="24"/>
        </w:rPr>
      </w:pPr>
      <w:r w:rsidRPr="00A5746B">
        <w:rPr>
          <w:b/>
          <w:bCs/>
          <w:i/>
          <w:iCs/>
          <w:szCs w:val="24"/>
        </w:rPr>
        <w:t>Расчетный элемент территориального деления</w:t>
      </w:r>
      <w:r w:rsidRPr="00A5746B">
        <w:rPr>
          <w:szCs w:val="24"/>
        </w:rPr>
        <w:t xml:space="preserve"> - территория поселения, городского округа, города федерального значения или ее часть, принятая для целей разработки схемы теплоснабж</w:t>
      </w:r>
      <w:r w:rsidRPr="00A5746B">
        <w:rPr>
          <w:szCs w:val="24"/>
        </w:rPr>
        <w:t>е</w:t>
      </w:r>
      <w:r w:rsidRPr="00A5746B">
        <w:rPr>
          <w:szCs w:val="24"/>
        </w:rPr>
        <w:t xml:space="preserve">ния в неизменяемых границах на весь срок действия схемы теплоснабжения. </w:t>
      </w:r>
    </w:p>
    <w:p w:rsidR="00F638B4" w:rsidRPr="00A5746B" w:rsidRDefault="00F638B4" w:rsidP="0006129B">
      <w:pPr>
        <w:widowControl w:val="0"/>
        <w:autoSpaceDE w:val="0"/>
        <w:autoSpaceDN w:val="0"/>
        <w:adjustRightInd w:val="0"/>
        <w:ind w:firstLine="374"/>
        <w:rPr>
          <w:szCs w:val="24"/>
        </w:rPr>
      </w:pPr>
      <w:r w:rsidRPr="00A5746B">
        <w:rPr>
          <w:b/>
          <w:bCs/>
          <w:i/>
          <w:iCs/>
          <w:szCs w:val="24"/>
        </w:rPr>
        <w:t>Радиус эффективного теплоснабжения</w:t>
      </w:r>
      <w:r w:rsidRPr="00A5746B">
        <w:rPr>
          <w:szCs w:val="24"/>
        </w:rPr>
        <w:t xml:space="preserve"> - максимальное расстояние от теплопотребляющей установки до ближайшего источника тепловой энергии в системе теплоснабжения, при превыш</w:t>
      </w:r>
      <w:r w:rsidRPr="00A5746B">
        <w:rPr>
          <w:szCs w:val="24"/>
        </w:rPr>
        <w:t>е</w:t>
      </w:r>
      <w:r w:rsidRPr="00A5746B">
        <w:rPr>
          <w:szCs w:val="24"/>
        </w:rPr>
        <w:t>нии которого подключение теплопотребляющей установки к данной системе теплоснабжения н</w:t>
      </w:r>
      <w:r w:rsidRPr="00A5746B">
        <w:rPr>
          <w:szCs w:val="24"/>
        </w:rPr>
        <w:t>е</w:t>
      </w:r>
      <w:r w:rsidRPr="00A5746B">
        <w:rPr>
          <w:szCs w:val="24"/>
        </w:rPr>
        <w:t xml:space="preserve">целесообразно по причине увеличения совокупных расходов в системе теплоснабжения </w:t>
      </w:r>
      <w:r w:rsidRPr="00A5746B">
        <w:rPr>
          <w:iCs/>
          <w:szCs w:val="24"/>
        </w:rPr>
        <w:t xml:space="preserve">(источник: </w:t>
      </w:r>
      <w:r w:rsidR="006B7BAF" w:rsidRPr="00A5746B">
        <w:rPr>
          <w:iCs/>
          <w:szCs w:val="24"/>
        </w:rPr>
        <w:t>Федеральный закон от 27.07.2010 № 190-ФЗ «О теплоснабжении»</w:t>
      </w:r>
      <w:r w:rsidRPr="00A5746B">
        <w:rPr>
          <w:iCs/>
          <w:szCs w:val="24"/>
        </w:rPr>
        <w:t>).</w:t>
      </w:r>
      <w:r w:rsidRPr="00A5746B">
        <w:rPr>
          <w:i/>
          <w:iCs/>
          <w:szCs w:val="24"/>
        </w:rPr>
        <w:t xml:space="preserve"> </w:t>
      </w:r>
    </w:p>
    <w:p w:rsidR="00F638B4" w:rsidRPr="00A5746B" w:rsidRDefault="00F638B4" w:rsidP="0006129B">
      <w:pPr>
        <w:widowControl w:val="0"/>
        <w:autoSpaceDE w:val="0"/>
        <w:autoSpaceDN w:val="0"/>
        <w:adjustRightInd w:val="0"/>
        <w:ind w:firstLine="374"/>
        <w:rPr>
          <w:szCs w:val="24"/>
        </w:rPr>
      </w:pPr>
      <w:r w:rsidRPr="00A5746B">
        <w:rPr>
          <w:b/>
          <w:bCs/>
          <w:i/>
          <w:iCs/>
          <w:szCs w:val="24"/>
        </w:rPr>
        <w:t>Коэффициент использования теплоты топлива</w:t>
      </w:r>
      <w:r w:rsidRPr="00A5746B">
        <w:rPr>
          <w:szCs w:val="24"/>
        </w:rPr>
        <w:t xml:space="preserve"> – показатель энергетической эффективн</w:t>
      </w:r>
      <w:r w:rsidRPr="00A5746B">
        <w:rPr>
          <w:szCs w:val="24"/>
        </w:rPr>
        <w:t>о</w:t>
      </w:r>
      <w:r w:rsidRPr="00A5746B">
        <w:rPr>
          <w:szCs w:val="24"/>
        </w:rPr>
        <w:t>сти каждой зоны действия источника тепловой энергии, доля теплоты, содержащейся в топливе, полезно используемой на выработку тепловой энергии (электроэнергии) в котельной (на электр</w:t>
      </w:r>
      <w:r w:rsidRPr="00A5746B">
        <w:rPr>
          <w:szCs w:val="24"/>
        </w:rPr>
        <w:t>о</w:t>
      </w:r>
      <w:r w:rsidRPr="00A5746B">
        <w:rPr>
          <w:szCs w:val="24"/>
        </w:rPr>
        <w:t xml:space="preserve">станции). </w:t>
      </w:r>
    </w:p>
    <w:p w:rsidR="00F638B4" w:rsidRPr="00A5746B" w:rsidRDefault="00F638B4" w:rsidP="0006129B">
      <w:pPr>
        <w:widowControl w:val="0"/>
        <w:autoSpaceDE w:val="0"/>
        <w:autoSpaceDN w:val="0"/>
        <w:adjustRightInd w:val="0"/>
        <w:ind w:firstLine="374"/>
        <w:rPr>
          <w:szCs w:val="24"/>
        </w:rPr>
      </w:pPr>
      <w:r w:rsidRPr="00A5746B">
        <w:rPr>
          <w:b/>
          <w:bCs/>
          <w:i/>
          <w:iCs/>
          <w:szCs w:val="24"/>
        </w:rPr>
        <w:t>Материальная характеристика тепловой сети</w:t>
      </w:r>
      <w:r w:rsidRPr="00A5746B">
        <w:rPr>
          <w:szCs w:val="24"/>
        </w:rPr>
        <w:t xml:space="preserve"> - сумма произведений наружных диаметров трубопроводов участков тепловой сети на их длину. </w:t>
      </w:r>
    </w:p>
    <w:p w:rsidR="00F638B4" w:rsidRPr="00A5746B" w:rsidRDefault="00F638B4" w:rsidP="0006129B">
      <w:pPr>
        <w:widowControl w:val="0"/>
        <w:autoSpaceDE w:val="0"/>
        <w:autoSpaceDN w:val="0"/>
        <w:adjustRightInd w:val="0"/>
        <w:ind w:firstLine="374"/>
        <w:rPr>
          <w:szCs w:val="24"/>
        </w:rPr>
      </w:pPr>
      <w:r w:rsidRPr="00A5746B">
        <w:rPr>
          <w:b/>
          <w:bCs/>
          <w:i/>
          <w:iCs/>
          <w:szCs w:val="24"/>
        </w:rPr>
        <w:t>Удельная материальная характеристика тепловой сети</w:t>
      </w:r>
      <w:r w:rsidRPr="00A5746B">
        <w:rPr>
          <w:szCs w:val="24"/>
        </w:rPr>
        <w:t xml:space="preserve"> - отношение материальной хара</w:t>
      </w:r>
      <w:r w:rsidRPr="00A5746B">
        <w:rPr>
          <w:szCs w:val="24"/>
        </w:rPr>
        <w:t>к</w:t>
      </w:r>
      <w:r w:rsidRPr="00A5746B">
        <w:rPr>
          <w:szCs w:val="24"/>
        </w:rPr>
        <w:t>теристики тепловой сети к тепловой нагрузке потребителей, присоединенных к этой тепловой с</w:t>
      </w:r>
      <w:r w:rsidRPr="00A5746B">
        <w:rPr>
          <w:szCs w:val="24"/>
        </w:rPr>
        <w:t>е</w:t>
      </w:r>
      <w:r w:rsidRPr="00A5746B">
        <w:rPr>
          <w:szCs w:val="24"/>
        </w:rPr>
        <w:t xml:space="preserve">ти. </w:t>
      </w:r>
    </w:p>
    <w:p w:rsidR="00F638B4" w:rsidRPr="00A5746B" w:rsidRDefault="00F638B4" w:rsidP="0006129B">
      <w:pPr>
        <w:widowControl w:val="0"/>
        <w:autoSpaceDE w:val="0"/>
        <w:autoSpaceDN w:val="0"/>
        <w:adjustRightInd w:val="0"/>
        <w:ind w:firstLine="374"/>
        <w:rPr>
          <w:szCs w:val="24"/>
        </w:rPr>
      </w:pPr>
      <w:r w:rsidRPr="00A5746B">
        <w:rPr>
          <w:b/>
          <w:bCs/>
          <w:i/>
          <w:iCs/>
          <w:szCs w:val="24"/>
        </w:rPr>
        <w:t>Расчетная тепловая нагрузка</w:t>
      </w:r>
      <w:r w:rsidRPr="00A5746B">
        <w:rPr>
          <w:szCs w:val="24"/>
        </w:rPr>
        <w:t xml:space="preserve"> - тепловая нагрузка, определяемая на основе данных о факт</w:t>
      </w:r>
      <w:r w:rsidRPr="00A5746B">
        <w:rPr>
          <w:szCs w:val="24"/>
        </w:rPr>
        <w:t>и</w:t>
      </w:r>
      <w:r w:rsidRPr="00A5746B">
        <w:rPr>
          <w:szCs w:val="24"/>
        </w:rPr>
        <w:t>ческом отпуске тепловой энергии за полный отопительный период, предшествующий началу ра</w:t>
      </w:r>
      <w:r w:rsidRPr="00A5746B">
        <w:rPr>
          <w:szCs w:val="24"/>
        </w:rPr>
        <w:t>з</w:t>
      </w:r>
      <w:r w:rsidRPr="00A5746B">
        <w:rPr>
          <w:szCs w:val="24"/>
        </w:rPr>
        <w:t>работки схемы теплоснабжения, приведенная в соответствии с методическими указаниями по ра</w:t>
      </w:r>
      <w:r w:rsidRPr="00A5746B">
        <w:rPr>
          <w:szCs w:val="24"/>
        </w:rPr>
        <w:t>з</w:t>
      </w:r>
      <w:r w:rsidRPr="00A5746B">
        <w:rPr>
          <w:szCs w:val="24"/>
        </w:rPr>
        <w:t xml:space="preserve">работке схем теплоснабжения к расчетной температуре наружного воздуха. </w:t>
      </w:r>
    </w:p>
    <w:p w:rsidR="00F638B4" w:rsidRPr="00A5746B" w:rsidRDefault="00F638B4" w:rsidP="0006129B">
      <w:pPr>
        <w:widowControl w:val="0"/>
        <w:autoSpaceDE w:val="0"/>
        <w:autoSpaceDN w:val="0"/>
        <w:adjustRightInd w:val="0"/>
        <w:ind w:firstLine="374"/>
        <w:rPr>
          <w:szCs w:val="24"/>
        </w:rPr>
      </w:pPr>
      <w:r w:rsidRPr="00A5746B">
        <w:rPr>
          <w:b/>
          <w:bCs/>
          <w:i/>
          <w:iCs/>
          <w:szCs w:val="24"/>
        </w:rPr>
        <w:t>Базовый перио</w:t>
      </w:r>
      <w:r w:rsidR="00787B99" w:rsidRPr="00A5746B">
        <w:rPr>
          <w:b/>
          <w:bCs/>
          <w:i/>
          <w:iCs/>
          <w:szCs w:val="24"/>
        </w:rPr>
        <w:t xml:space="preserve">д </w:t>
      </w:r>
      <w:r w:rsidRPr="00A5746B">
        <w:rPr>
          <w:szCs w:val="24"/>
        </w:rPr>
        <w:t xml:space="preserve">- год, предшествующий году разработки и утверждения первичной схемы теплоснабжения поселения, городского округа, города федерального значения. </w:t>
      </w:r>
    </w:p>
    <w:p w:rsidR="00F638B4" w:rsidRPr="00A5746B" w:rsidRDefault="00F638B4" w:rsidP="0006129B">
      <w:pPr>
        <w:widowControl w:val="0"/>
        <w:autoSpaceDE w:val="0"/>
        <w:autoSpaceDN w:val="0"/>
        <w:adjustRightInd w:val="0"/>
        <w:ind w:firstLine="374"/>
        <w:rPr>
          <w:szCs w:val="24"/>
        </w:rPr>
      </w:pPr>
      <w:r w:rsidRPr="00A5746B">
        <w:rPr>
          <w:b/>
          <w:bCs/>
          <w:i/>
          <w:iCs/>
          <w:szCs w:val="24"/>
        </w:rPr>
        <w:t>Базовый перио</w:t>
      </w:r>
      <w:r w:rsidR="007A0B22" w:rsidRPr="00A5746B">
        <w:rPr>
          <w:b/>
          <w:bCs/>
          <w:i/>
          <w:iCs/>
          <w:szCs w:val="24"/>
        </w:rPr>
        <w:t>д</w:t>
      </w:r>
      <w:r w:rsidR="00787B99" w:rsidRPr="00A5746B">
        <w:rPr>
          <w:b/>
          <w:bCs/>
          <w:i/>
          <w:iCs/>
          <w:szCs w:val="24"/>
        </w:rPr>
        <w:t xml:space="preserve"> </w:t>
      </w:r>
      <w:r w:rsidRPr="00A5746B">
        <w:rPr>
          <w:b/>
          <w:bCs/>
          <w:i/>
          <w:iCs/>
          <w:szCs w:val="24"/>
        </w:rPr>
        <w:t>актуализации</w:t>
      </w:r>
      <w:r w:rsidRPr="00A5746B">
        <w:rPr>
          <w:szCs w:val="24"/>
        </w:rPr>
        <w:t xml:space="preserve"> - год, предшествующий году, в котором подлежит утвержд</w:t>
      </w:r>
      <w:r w:rsidRPr="00A5746B">
        <w:rPr>
          <w:szCs w:val="24"/>
        </w:rPr>
        <w:t>е</w:t>
      </w:r>
      <w:r w:rsidRPr="00A5746B">
        <w:rPr>
          <w:szCs w:val="24"/>
        </w:rPr>
        <w:t>нию актуализированная схема теплоснабжения поселения, городского округа, города федеральн</w:t>
      </w:r>
      <w:r w:rsidRPr="00A5746B">
        <w:rPr>
          <w:szCs w:val="24"/>
        </w:rPr>
        <w:t>о</w:t>
      </w:r>
      <w:r w:rsidRPr="00A5746B">
        <w:rPr>
          <w:szCs w:val="24"/>
        </w:rPr>
        <w:t xml:space="preserve">го значения. </w:t>
      </w:r>
    </w:p>
    <w:p w:rsidR="00F638B4" w:rsidRPr="00A5746B" w:rsidRDefault="00F638B4" w:rsidP="0006129B">
      <w:pPr>
        <w:widowControl w:val="0"/>
        <w:autoSpaceDE w:val="0"/>
        <w:autoSpaceDN w:val="0"/>
        <w:adjustRightInd w:val="0"/>
        <w:ind w:firstLine="374"/>
        <w:rPr>
          <w:szCs w:val="24"/>
        </w:rPr>
      </w:pPr>
      <w:r w:rsidRPr="00A5746B">
        <w:rPr>
          <w:b/>
          <w:bCs/>
          <w:i/>
          <w:iCs/>
          <w:szCs w:val="24"/>
        </w:rPr>
        <w:t>Мастер-план развития систем теплоснабжения поселения, городского округа, города ф</w:t>
      </w:r>
      <w:r w:rsidRPr="00A5746B">
        <w:rPr>
          <w:b/>
          <w:bCs/>
          <w:i/>
          <w:iCs/>
          <w:szCs w:val="24"/>
        </w:rPr>
        <w:t>е</w:t>
      </w:r>
      <w:r w:rsidRPr="00A5746B">
        <w:rPr>
          <w:b/>
          <w:bCs/>
          <w:i/>
          <w:iCs/>
          <w:szCs w:val="24"/>
        </w:rPr>
        <w:t>дерального значения</w:t>
      </w:r>
      <w:r w:rsidRPr="00A5746B">
        <w:rPr>
          <w:szCs w:val="24"/>
        </w:rPr>
        <w:t xml:space="preserve"> - раздел схемы теплоснабжения (актуализированной схемы теплоснабж</w:t>
      </w:r>
      <w:r w:rsidRPr="00A5746B">
        <w:rPr>
          <w:szCs w:val="24"/>
        </w:rPr>
        <w:t>е</w:t>
      </w:r>
      <w:r w:rsidRPr="00A5746B">
        <w:rPr>
          <w:szCs w:val="24"/>
        </w:rPr>
        <w:t>ния), содержащий описание сценариев развития теплоснабжения поселения, городского округа, города федерального значения и обоснование выбора приоритетного сценария развития тепл</w:t>
      </w:r>
      <w:r w:rsidRPr="00A5746B">
        <w:rPr>
          <w:szCs w:val="24"/>
        </w:rPr>
        <w:t>о</w:t>
      </w:r>
      <w:r w:rsidRPr="00A5746B">
        <w:rPr>
          <w:szCs w:val="24"/>
        </w:rPr>
        <w:t xml:space="preserve">снабжения поселения, городского округа, города федерального значения. </w:t>
      </w:r>
    </w:p>
    <w:p w:rsidR="00F638B4" w:rsidRPr="00A5746B" w:rsidRDefault="00F638B4" w:rsidP="0006129B">
      <w:pPr>
        <w:widowControl w:val="0"/>
        <w:autoSpaceDE w:val="0"/>
        <w:autoSpaceDN w:val="0"/>
        <w:adjustRightInd w:val="0"/>
        <w:ind w:firstLine="374"/>
        <w:rPr>
          <w:szCs w:val="24"/>
        </w:rPr>
      </w:pPr>
      <w:r w:rsidRPr="00A5746B">
        <w:rPr>
          <w:b/>
          <w:bCs/>
          <w:i/>
          <w:iCs/>
          <w:szCs w:val="24"/>
        </w:rPr>
        <w:t>Энергетические характеристики тепловых сетей</w:t>
      </w:r>
      <w:r w:rsidRPr="00A5746B">
        <w:rPr>
          <w:szCs w:val="24"/>
        </w:rPr>
        <w:t xml:space="preserve"> - показатели, характеризующие энергет</w:t>
      </w:r>
      <w:r w:rsidRPr="00A5746B">
        <w:rPr>
          <w:szCs w:val="24"/>
        </w:rPr>
        <w:t>и</w:t>
      </w:r>
      <w:r w:rsidRPr="00A5746B">
        <w:rPr>
          <w:szCs w:val="24"/>
        </w:rPr>
        <w:t>ческую эффективность передачи тепловой энергии по тепловым сетям, включая потери тепловой энергии, расхо</w:t>
      </w:r>
      <w:r w:rsidR="00787B99" w:rsidRPr="00A5746B">
        <w:rPr>
          <w:szCs w:val="24"/>
        </w:rPr>
        <w:t xml:space="preserve">д </w:t>
      </w:r>
      <w:r w:rsidRPr="00A5746B">
        <w:rPr>
          <w:szCs w:val="24"/>
        </w:rPr>
        <w:t>электроэнергии на передачу тепловой энергии, расх</w:t>
      </w:r>
      <w:r w:rsidR="002664F2" w:rsidRPr="00A5746B">
        <w:rPr>
          <w:szCs w:val="24"/>
        </w:rPr>
        <w:t xml:space="preserve">од </w:t>
      </w:r>
      <w:r w:rsidRPr="00A5746B">
        <w:rPr>
          <w:szCs w:val="24"/>
        </w:rPr>
        <w:t xml:space="preserve">теплоносителя на передачу тепловой энергии, потери теплоносителя, температуру теплоносителя. </w:t>
      </w:r>
    </w:p>
    <w:p w:rsidR="00F638B4" w:rsidRPr="00A5746B" w:rsidRDefault="00F638B4" w:rsidP="0006129B">
      <w:pPr>
        <w:widowControl w:val="0"/>
        <w:autoSpaceDE w:val="0"/>
        <w:autoSpaceDN w:val="0"/>
        <w:adjustRightInd w:val="0"/>
        <w:ind w:firstLine="374"/>
        <w:rPr>
          <w:szCs w:val="24"/>
        </w:rPr>
      </w:pPr>
      <w:r w:rsidRPr="00A5746B">
        <w:rPr>
          <w:b/>
          <w:bCs/>
          <w:i/>
          <w:iCs/>
          <w:szCs w:val="24"/>
        </w:rPr>
        <w:t>Топливный баланс</w:t>
      </w:r>
      <w:r w:rsidRPr="00A5746B">
        <w:rPr>
          <w:szCs w:val="24"/>
        </w:rPr>
        <w:t xml:space="preserve"> - документ, содержащий взаимосвязанные показатели количественного с</w:t>
      </w:r>
      <w:r w:rsidRPr="00A5746B">
        <w:rPr>
          <w:szCs w:val="24"/>
        </w:rPr>
        <w:t>о</w:t>
      </w:r>
      <w:r w:rsidRPr="00A5746B">
        <w:rPr>
          <w:szCs w:val="24"/>
        </w:rPr>
        <w:t>ответствия необходимых для функционирования системы теплоснабжения поставок топлива ра</w:t>
      </w:r>
      <w:r w:rsidRPr="00A5746B">
        <w:rPr>
          <w:szCs w:val="24"/>
        </w:rPr>
        <w:t>з</w:t>
      </w:r>
      <w:r w:rsidRPr="00A5746B">
        <w:rPr>
          <w:szCs w:val="24"/>
        </w:rPr>
        <w:t>личных видов и их потребления источниками тепловой энергии в системе теплоснабжения, уст</w:t>
      </w:r>
      <w:r w:rsidRPr="00A5746B">
        <w:rPr>
          <w:szCs w:val="24"/>
        </w:rPr>
        <w:t>а</w:t>
      </w:r>
      <w:r w:rsidRPr="00A5746B">
        <w:rPr>
          <w:szCs w:val="24"/>
        </w:rPr>
        <w:t xml:space="preserve">навливающий распределение топлива различных видов между источниками тепловой энергии в системе теплоснабжения и позволяющий определить эффективность использования топлива при комбинированной выработке электрической и тепловой энергии. </w:t>
      </w:r>
    </w:p>
    <w:p w:rsidR="00F638B4" w:rsidRPr="00A5746B" w:rsidRDefault="00F638B4" w:rsidP="0006129B">
      <w:pPr>
        <w:widowControl w:val="0"/>
        <w:autoSpaceDE w:val="0"/>
        <w:autoSpaceDN w:val="0"/>
        <w:adjustRightInd w:val="0"/>
        <w:ind w:firstLine="374"/>
        <w:rPr>
          <w:szCs w:val="24"/>
        </w:rPr>
      </w:pPr>
      <w:r w:rsidRPr="00A5746B">
        <w:rPr>
          <w:b/>
          <w:bCs/>
          <w:i/>
          <w:iCs/>
          <w:szCs w:val="24"/>
        </w:rPr>
        <w:t>Электронная модель системы теплоснабжения поселения, городского округа, города фед</w:t>
      </w:r>
      <w:r w:rsidRPr="00A5746B">
        <w:rPr>
          <w:b/>
          <w:bCs/>
          <w:i/>
          <w:iCs/>
          <w:szCs w:val="24"/>
        </w:rPr>
        <w:t>е</w:t>
      </w:r>
      <w:r w:rsidRPr="00A5746B">
        <w:rPr>
          <w:b/>
          <w:bCs/>
          <w:i/>
          <w:iCs/>
          <w:szCs w:val="24"/>
        </w:rPr>
        <w:t>рального значения</w:t>
      </w:r>
      <w:r w:rsidRPr="00A5746B">
        <w:rPr>
          <w:szCs w:val="24"/>
        </w:rPr>
        <w:t xml:space="preserve"> - документ в электронной форме, в котором представлена информация о х</w:t>
      </w:r>
      <w:r w:rsidRPr="00A5746B">
        <w:rPr>
          <w:szCs w:val="24"/>
        </w:rPr>
        <w:t>а</w:t>
      </w:r>
      <w:r w:rsidRPr="00A5746B">
        <w:rPr>
          <w:szCs w:val="24"/>
        </w:rPr>
        <w:t>рактеристиках систем теплоснабжения поселения, городского округа, города федерального знач</w:t>
      </w:r>
      <w:r w:rsidRPr="00A5746B">
        <w:rPr>
          <w:szCs w:val="24"/>
        </w:rPr>
        <w:t>е</w:t>
      </w:r>
      <w:r w:rsidRPr="00A5746B">
        <w:rPr>
          <w:szCs w:val="24"/>
        </w:rPr>
        <w:t xml:space="preserve">ния. </w:t>
      </w:r>
    </w:p>
    <w:p w:rsidR="00F638B4" w:rsidRPr="00A5746B" w:rsidRDefault="00F638B4" w:rsidP="0006129B">
      <w:pPr>
        <w:ind w:firstLine="374"/>
        <w:rPr>
          <w:szCs w:val="24"/>
        </w:rPr>
      </w:pPr>
      <w:r w:rsidRPr="00A5746B">
        <w:rPr>
          <w:b/>
          <w:bCs/>
          <w:i/>
          <w:iCs/>
          <w:szCs w:val="24"/>
        </w:rPr>
        <w:t>Коэффициент использования установленной тепловой мощности</w:t>
      </w:r>
      <w:r w:rsidR="0017461A" w:rsidRPr="00A5746B">
        <w:rPr>
          <w:szCs w:val="24"/>
        </w:rPr>
        <w:t xml:space="preserve"> -</w:t>
      </w:r>
      <w:r w:rsidRPr="00A5746B">
        <w:rPr>
          <w:szCs w:val="24"/>
        </w:rPr>
        <w:t xml:space="preserve"> равен отношению среднеарифметической тепловой мощности к установленной тепловой мощности котельной за определ</w:t>
      </w:r>
      <w:r w:rsidR="00B518E3" w:rsidRPr="00A5746B">
        <w:rPr>
          <w:szCs w:val="24"/>
        </w:rPr>
        <w:t>е</w:t>
      </w:r>
      <w:r w:rsidR="0017461A" w:rsidRPr="00A5746B">
        <w:rPr>
          <w:szCs w:val="24"/>
        </w:rPr>
        <w:t>нный интервал времен</w:t>
      </w:r>
      <w:r w:rsidRPr="00A5746B">
        <w:rPr>
          <w:szCs w:val="24"/>
        </w:rPr>
        <w:t>.</w:t>
      </w:r>
    </w:p>
    <w:p w:rsidR="005F390E" w:rsidRPr="00A5746B" w:rsidRDefault="00F638B4" w:rsidP="0006129B">
      <w:pPr>
        <w:pStyle w:val="1"/>
        <w:rPr>
          <w:szCs w:val="24"/>
        </w:rPr>
      </w:pPr>
      <w:r w:rsidRPr="00A5746B">
        <w:rPr>
          <w:szCs w:val="24"/>
        </w:rPr>
        <w:br w:type="page"/>
      </w:r>
      <w:bookmarkStart w:id="2" w:name="_Toc121588391"/>
      <w:r w:rsidR="005F390E" w:rsidRPr="00A5746B">
        <w:rPr>
          <w:szCs w:val="24"/>
        </w:rPr>
        <w:lastRenderedPageBreak/>
        <w:t>Сокращения</w:t>
      </w:r>
      <w:bookmarkEnd w:id="2"/>
    </w:p>
    <w:p w:rsidR="00B6474D" w:rsidRPr="00A5746B" w:rsidRDefault="00B6474D" w:rsidP="0006129B">
      <w:pPr>
        <w:widowControl w:val="0"/>
        <w:autoSpaceDE w:val="0"/>
        <w:autoSpaceDN w:val="0"/>
        <w:adjustRightInd w:val="0"/>
        <w:rPr>
          <w:szCs w:val="24"/>
        </w:rPr>
      </w:pPr>
      <w:r w:rsidRPr="00A5746B">
        <w:rPr>
          <w:b/>
          <w:bCs/>
          <w:i/>
          <w:iCs/>
          <w:szCs w:val="24"/>
        </w:rPr>
        <w:t xml:space="preserve">АСКУЭ – </w:t>
      </w:r>
      <w:r w:rsidRPr="00A5746B">
        <w:rPr>
          <w:szCs w:val="24"/>
        </w:rPr>
        <w:t xml:space="preserve">автоматизированная система контроля и учета энергоресурсов. </w:t>
      </w:r>
    </w:p>
    <w:p w:rsidR="00B6474D" w:rsidRPr="00A5746B" w:rsidRDefault="00B6474D" w:rsidP="0006129B">
      <w:pPr>
        <w:widowControl w:val="0"/>
        <w:autoSpaceDE w:val="0"/>
        <w:autoSpaceDN w:val="0"/>
        <w:adjustRightInd w:val="0"/>
        <w:rPr>
          <w:szCs w:val="24"/>
        </w:rPr>
      </w:pPr>
      <w:r w:rsidRPr="00A5746B">
        <w:rPr>
          <w:b/>
          <w:bCs/>
          <w:i/>
          <w:iCs/>
          <w:szCs w:val="24"/>
        </w:rPr>
        <w:t>АГБМК</w:t>
      </w:r>
      <w:r w:rsidRPr="00A5746B">
        <w:rPr>
          <w:szCs w:val="24"/>
        </w:rPr>
        <w:t xml:space="preserve"> – автоматическая газовая блочно-модульная котельная. </w:t>
      </w:r>
    </w:p>
    <w:p w:rsidR="00B6474D" w:rsidRPr="00A5746B" w:rsidRDefault="00B6474D" w:rsidP="0006129B">
      <w:pPr>
        <w:widowControl w:val="0"/>
        <w:autoSpaceDE w:val="0"/>
        <w:autoSpaceDN w:val="0"/>
        <w:adjustRightInd w:val="0"/>
        <w:rPr>
          <w:szCs w:val="24"/>
        </w:rPr>
      </w:pPr>
      <w:r w:rsidRPr="00A5746B">
        <w:rPr>
          <w:b/>
          <w:bCs/>
          <w:i/>
          <w:iCs/>
          <w:szCs w:val="24"/>
        </w:rPr>
        <w:t>БМК</w:t>
      </w:r>
      <w:r w:rsidRPr="00A5746B">
        <w:rPr>
          <w:szCs w:val="24"/>
        </w:rPr>
        <w:t xml:space="preserve"> – блочно-модульная котельная. </w:t>
      </w:r>
    </w:p>
    <w:p w:rsidR="00B6474D" w:rsidRPr="00A5746B" w:rsidRDefault="00B6474D" w:rsidP="0006129B">
      <w:pPr>
        <w:widowControl w:val="0"/>
        <w:autoSpaceDE w:val="0"/>
        <w:autoSpaceDN w:val="0"/>
        <w:adjustRightInd w:val="0"/>
        <w:rPr>
          <w:szCs w:val="24"/>
        </w:rPr>
      </w:pPr>
      <w:r w:rsidRPr="00A5746B">
        <w:rPr>
          <w:b/>
          <w:bCs/>
          <w:i/>
          <w:iCs/>
          <w:szCs w:val="24"/>
        </w:rPr>
        <w:t>ВПУ</w:t>
      </w:r>
      <w:r w:rsidRPr="00A5746B">
        <w:rPr>
          <w:szCs w:val="24"/>
        </w:rPr>
        <w:t xml:space="preserve"> – водоподготовительные установки</w:t>
      </w:r>
      <w:r w:rsidR="006B7BAF" w:rsidRPr="00A5746B">
        <w:rPr>
          <w:bCs/>
          <w:iCs/>
          <w:szCs w:val="24"/>
        </w:rPr>
        <w:t>.</w:t>
      </w:r>
    </w:p>
    <w:p w:rsidR="00B6474D" w:rsidRPr="00A5746B" w:rsidRDefault="00B6474D" w:rsidP="0006129B">
      <w:pPr>
        <w:widowControl w:val="0"/>
        <w:autoSpaceDE w:val="0"/>
        <w:autoSpaceDN w:val="0"/>
        <w:adjustRightInd w:val="0"/>
        <w:rPr>
          <w:szCs w:val="24"/>
        </w:rPr>
      </w:pPr>
      <w:r w:rsidRPr="00A5746B">
        <w:rPr>
          <w:b/>
          <w:bCs/>
          <w:i/>
          <w:iCs/>
          <w:szCs w:val="24"/>
        </w:rPr>
        <w:t>ГО</w:t>
      </w:r>
      <w:r w:rsidRPr="00A5746B">
        <w:rPr>
          <w:szCs w:val="24"/>
        </w:rPr>
        <w:t xml:space="preserve"> – городской округ. </w:t>
      </w:r>
    </w:p>
    <w:p w:rsidR="00B6474D" w:rsidRPr="00A5746B" w:rsidRDefault="00B6474D" w:rsidP="0006129B">
      <w:pPr>
        <w:widowControl w:val="0"/>
        <w:autoSpaceDE w:val="0"/>
        <w:autoSpaceDN w:val="0"/>
        <w:adjustRightInd w:val="0"/>
        <w:rPr>
          <w:szCs w:val="24"/>
        </w:rPr>
      </w:pPr>
      <w:r w:rsidRPr="00A5746B">
        <w:rPr>
          <w:b/>
          <w:bCs/>
          <w:i/>
          <w:iCs/>
          <w:szCs w:val="24"/>
        </w:rPr>
        <w:t xml:space="preserve">ГВС </w:t>
      </w:r>
      <w:r w:rsidRPr="00A5746B">
        <w:rPr>
          <w:szCs w:val="24"/>
        </w:rPr>
        <w:t xml:space="preserve">– система горячего водоснабжения. </w:t>
      </w:r>
    </w:p>
    <w:p w:rsidR="00B6474D" w:rsidRPr="00A5746B" w:rsidRDefault="00B6474D" w:rsidP="0006129B">
      <w:pPr>
        <w:widowControl w:val="0"/>
        <w:autoSpaceDE w:val="0"/>
        <w:autoSpaceDN w:val="0"/>
        <w:adjustRightInd w:val="0"/>
        <w:rPr>
          <w:szCs w:val="24"/>
        </w:rPr>
      </w:pPr>
      <w:r w:rsidRPr="00A5746B">
        <w:rPr>
          <w:b/>
          <w:bCs/>
          <w:i/>
          <w:iCs/>
          <w:szCs w:val="24"/>
        </w:rPr>
        <w:t xml:space="preserve">ГИС </w:t>
      </w:r>
      <w:r w:rsidRPr="00A5746B">
        <w:rPr>
          <w:szCs w:val="24"/>
        </w:rPr>
        <w:t xml:space="preserve">– геоинформационная система. </w:t>
      </w:r>
    </w:p>
    <w:p w:rsidR="00B6474D" w:rsidRPr="00A5746B" w:rsidRDefault="00B6474D" w:rsidP="0006129B">
      <w:pPr>
        <w:widowControl w:val="0"/>
        <w:autoSpaceDE w:val="0"/>
        <w:autoSpaceDN w:val="0"/>
        <w:adjustRightInd w:val="0"/>
        <w:rPr>
          <w:szCs w:val="24"/>
        </w:rPr>
      </w:pPr>
      <w:r w:rsidRPr="00A5746B">
        <w:rPr>
          <w:b/>
          <w:bCs/>
          <w:i/>
          <w:iCs/>
          <w:szCs w:val="24"/>
        </w:rPr>
        <w:t>ЕТО</w:t>
      </w:r>
      <w:r w:rsidRPr="00A5746B">
        <w:rPr>
          <w:szCs w:val="24"/>
        </w:rPr>
        <w:t xml:space="preserve"> – единая теплоснабжающая организация. </w:t>
      </w:r>
    </w:p>
    <w:p w:rsidR="00B6474D" w:rsidRPr="00A5746B" w:rsidRDefault="00B6474D" w:rsidP="0006129B">
      <w:pPr>
        <w:widowControl w:val="0"/>
        <w:autoSpaceDE w:val="0"/>
        <w:autoSpaceDN w:val="0"/>
        <w:adjustRightInd w:val="0"/>
        <w:rPr>
          <w:szCs w:val="24"/>
        </w:rPr>
      </w:pPr>
      <w:r w:rsidRPr="00A5746B">
        <w:rPr>
          <w:b/>
          <w:bCs/>
          <w:i/>
          <w:iCs/>
          <w:szCs w:val="24"/>
        </w:rPr>
        <w:t>ИТП</w:t>
      </w:r>
      <w:r w:rsidRPr="00A5746B">
        <w:rPr>
          <w:szCs w:val="24"/>
        </w:rPr>
        <w:t xml:space="preserve"> – индивидуальный тепловой пункт. </w:t>
      </w:r>
    </w:p>
    <w:p w:rsidR="00B6474D" w:rsidRPr="00A5746B" w:rsidRDefault="00B6474D" w:rsidP="0006129B">
      <w:pPr>
        <w:widowControl w:val="0"/>
        <w:autoSpaceDE w:val="0"/>
        <w:autoSpaceDN w:val="0"/>
        <w:adjustRightInd w:val="0"/>
        <w:rPr>
          <w:szCs w:val="24"/>
        </w:rPr>
      </w:pPr>
      <w:r w:rsidRPr="00A5746B">
        <w:rPr>
          <w:b/>
          <w:bCs/>
          <w:i/>
          <w:iCs/>
          <w:szCs w:val="24"/>
        </w:rPr>
        <w:t xml:space="preserve">ИЖФ </w:t>
      </w:r>
      <w:r w:rsidRPr="00A5746B">
        <w:rPr>
          <w:szCs w:val="24"/>
        </w:rPr>
        <w:t xml:space="preserve">- индивидуальный жилой фонд. </w:t>
      </w:r>
    </w:p>
    <w:p w:rsidR="00B6474D" w:rsidRPr="00A5746B" w:rsidRDefault="00B6474D" w:rsidP="0006129B">
      <w:pPr>
        <w:widowControl w:val="0"/>
        <w:autoSpaceDE w:val="0"/>
        <w:autoSpaceDN w:val="0"/>
        <w:adjustRightInd w:val="0"/>
        <w:rPr>
          <w:szCs w:val="24"/>
        </w:rPr>
      </w:pPr>
      <w:r w:rsidRPr="00A5746B">
        <w:rPr>
          <w:b/>
          <w:bCs/>
          <w:i/>
          <w:iCs/>
          <w:szCs w:val="24"/>
        </w:rPr>
        <w:t xml:space="preserve">КИП </w:t>
      </w:r>
      <w:r w:rsidRPr="00A5746B">
        <w:rPr>
          <w:szCs w:val="24"/>
        </w:rPr>
        <w:t xml:space="preserve">– контрольно-измерительные приборы. </w:t>
      </w:r>
    </w:p>
    <w:p w:rsidR="00B6474D" w:rsidRPr="00A5746B" w:rsidRDefault="00B6474D" w:rsidP="0006129B">
      <w:pPr>
        <w:widowControl w:val="0"/>
        <w:autoSpaceDE w:val="0"/>
        <w:autoSpaceDN w:val="0"/>
        <w:adjustRightInd w:val="0"/>
        <w:rPr>
          <w:szCs w:val="24"/>
        </w:rPr>
      </w:pPr>
      <w:r w:rsidRPr="00A5746B">
        <w:rPr>
          <w:b/>
          <w:bCs/>
          <w:i/>
          <w:iCs/>
          <w:szCs w:val="24"/>
        </w:rPr>
        <w:t>КИТТ</w:t>
      </w:r>
      <w:r w:rsidRPr="00A5746B">
        <w:rPr>
          <w:b/>
          <w:bCs/>
          <w:szCs w:val="24"/>
        </w:rPr>
        <w:t xml:space="preserve"> </w:t>
      </w:r>
      <w:r w:rsidRPr="00A5746B">
        <w:rPr>
          <w:szCs w:val="24"/>
        </w:rPr>
        <w:t xml:space="preserve">- коэффициент использования теплоты топлива. </w:t>
      </w:r>
    </w:p>
    <w:p w:rsidR="00B6474D" w:rsidRPr="00A5746B" w:rsidRDefault="00B6474D" w:rsidP="0006129B">
      <w:pPr>
        <w:widowControl w:val="0"/>
        <w:autoSpaceDE w:val="0"/>
        <w:autoSpaceDN w:val="0"/>
        <w:adjustRightInd w:val="0"/>
        <w:rPr>
          <w:szCs w:val="24"/>
        </w:rPr>
      </w:pPr>
      <w:r w:rsidRPr="00A5746B">
        <w:rPr>
          <w:b/>
          <w:bCs/>
          <w:i/>
          <w:iCs/>
          <w:szCs w:val="24"/>
        </w:rPr>
        <w:t>кг.у.т</w:t>
      </w:r>
      <w:r w:rsidRPr="00A5746B">
        <w:rPr>
          <w:b/>
          <w:bCs/>
          <w:szCs w:val="24"/>
        </w:rPr>
        <w:t>.</w:t>
      </w:r>
      <w:r w:rsidRPr="00A5746B">
        <w:rPr>
          <w:szCs w:val="24"/>
        </w:rPr>
        <w:t xml:space="preserve"> - килограмм условного топлива. </w:t>
      </w:r>
    </w:p>
    <w:p w:rsidR="00B6474D" w:rsidRPr="00A5746B" w:rsidRDefault="00B6474D" w:rsidP="0006129B">
      <w:pPr>
        <w:widowControl w:val="0"/>
        <w:autoSpaceDE w:val="0"/>
        <w:autoSpaceDN w:val="0"/>
        <w:adjustRightInd w:val="0"/>
        <w:rPr>
          <w:szCs w:val="24"/>
        </w:rPr>
      </w:pPr>
      <w:r w:rsidRPr="00A5746B">
        <w:rPr>
          <w:b/>
          <w:bCs/>
          <w:i/>
          <w:iCs/>
          <w:szCs w:val="24"/>
        </w:rPr>
        <w:t xml:space="preserve">МКД </w:t>
      </w:r>
      <w:r w:rsidRPr="00A5746B">
        <w:rPr>
          <w:szCs w:val="24"/>
        </w:rPr>
        <w:t xml:space="preserve">– многоквартирный жилой дом. </w:t>
      </w:r>
    </w:p>
    <w:p w:rsidR="00B6474D" w:rsidRPr="00A5746B" w:rsidRDefault="00B6474D" w:rsidP="0006129B">
      <w:pPr>
        <w:widowControl w:val="0"/>
        <w:autoSpaceDE w:val="0"/>
        <w:autoSpaceDN w:val="0"/>
        <w:adjustRightInd w:val="0"/>
        <w:rPr>
          <w:szCs w:val="24"/>
        </w:rPr>
      </w:pPr>
      <w:r w:rsidRPr="00A5746B">
        <w:rPr>
          <w:b/>
          <w:bCs/>
          <w:i/>
          <w:iCs/>
          <w:szCs w:val="24"/>
        </w:rPr>
        <w:t>МО</w:t>
      </w:r>
      <w:r w:rsidRPr="00A5746B">
        <w:rPr>
          <w:szCs w:val="24"/>
        </w:rPr>
        <w:t xml:space="preserve"> – муниципальное образование. </w:t>
      </w:r>
    </w:p>
    <w:p w:rsidR="00B6474D" w:rsidRPr="00A5746B" w:rsidRDefault="00B6474D" w:rsidP="0006129B">
      <w:pPr>
        <w:widowControl w:val="0"/>
        <w:autoSpaceDE w:val="0"/>
        <w:autoSpaceDN w:val="0"/>
        <w:adjustRightInd w:val="0"/>
        <w:rPr>
          <w:szCs w:val="24"/>
        </w:rPr>
      </w:pPr>
      <w:r w:rsidRPr="00A5746B">
        <w:rPr>
          <w:b/>
          <w:bCs/>
          <w:i/>
          <w:iCs/>
          <w:szCs w:val="24"/>
        </w:rPr>
        <w:t xml:space="preserve">НДТ </w:t>
      </w:r>
      <w:r w:rsidRPr="00A5746B">
        <w:rPr>
          <w:szCs w:val="24"/>
        </w:rPr>
        <w:t xml:space="preserve">– наилучшие доступные технологии. </w:t>
      </w:r>
    </w:p>
    <w:p w:rsidR="00B6474D" w:rsidRPr="00A5746B" w:rsidRDefault="00B6474D" w:rsidP="0006129B">
      <w:pPr>
        <w:widowControl w:val="0"/>
        <w:autoSpaceDE w:val="0"/>
        <w:autoSpaceDN w:val="0"/>
        <w:adjustRightInd w:val="0"/>
        <w:rPr>
          <w:szCs w:val="24"/>
        </w:rPr>
      </w:pPr>
      <w:r w:rsidRPr="00A5746B">
        <w:rPr>
          <w:b/>
          <w:bCs/>
          <w:i/>
          <w:iCs/>
          <w:szCs w:val="24"/>
        </w:rPr>
        <w:t xml:space="preserve">НТД </w:t>
      </w:r>
      <w:r w:rsidRPr="00A5746B">
        <w:rPr>
          <w:szCs w:val="24"/>
        </w:rPr>
        <w:t xml:space="preserve">– нормативно-техническая документация. </w:t>
      </w:r>
    </w:p>
    <w:p w:rsidR="00B6474D" w:rsidRPr="00A5746B" w:rsidRDefault="00B6474D" w:rsidP="0006129B">
      <w:pPr>
        <w:widowControl w:val="0"/>
        <w:autoSpaceDE w:val="0"/>
        <w:autoSpaceDN w:val="0"/>
        <w:adjustRightInd w:val="0"/>
        <w:rPr>
          <w:szCs w:val="24"/>
        </w:rPr>
      </w:pPr>
      <w:r w:rsidRPr="00A5746B">
        <w:rPr>
          <w:b/>
          <w:bCs/>
          <w:i/>
          <w:iCs/>
          <w:szCs w:val="24"/>
        </w:rPr>
        <w:t>НС</w:t>
      </w:r>
      <w:r w:rsidRPr="00A5746B">
        <w:rPr>
          <w:szCs w:val="24"/>
        </w:rPr>
        <w:t xml:space="preserve"> – насосная станция.</w:t>
      </w:r>
    </w:p>
    <w:p w:rsidR="00B6474D" w:rsidRPr="00A5746B" w:rsidRDefault="00B6474D" w:rsidP="0006129B">
      <w:pPr>
        <w:widowControl w:val="0"/>
        <w:autoSpaceDE w:val="0"/>
        <w:autoSpaceDN w:val="0"/>
        <w:adjustRightInd w:val="0"/>
        <w:rPr>
          <w:szCs w:val="24"/>
        </w:rPr>
      </w:pPr>
      <w:r w:rsidRPr="00A5746B">
        <w:rPr>
          <w:b/>
          <w:bCs/>
          <w:i/>
          <w:iCs/>
          <w:szCs w:val="24"/>
        </w:rPr>
        <w:t>ОМ</w:t>
      </w:r>
      <w:r w:rsidRPr="00A5746B">
        <w:rPr>
          <w:szCs w:val="24"/>
        </w:rPr>
        <w:t xml:space="preserve"> – обосновывающие материалы к схеме теплоснабжения.</w:t>
      </w:r>
    </w:p>
    <w:p w:rsidR="00B6474D" w:rsidRPr="00A5746B" w:rsidRDefault="00B6474D" w:rsidP="0006129B">
      <w:pPr>
        <w:widowControl w:val="0"/>
        <w:autoSpaceDE w:val="0"/>
        <w:autoSpaceDN w:val="0"/>
        <w:adjustRightInd w:val="0"/>
        <w:rPr>
          <w:szCs w:val="24"/>
        </w:rPr>
      </w:pPr>
      <w:r w:rsidRPr="00A5746B">
        <w:rPr>
          <w:b/>
          <w:bCs/>
          <w:i/>
          <w:iCs/>
          <w:szCs w:val="24"/>
        </w:rPr>
        <w:t>ПВ</w:t>
      </w:r>
      <w:r w:rsidRPr="00A5746B">
        <w:rPr>
          <w:szCs w:val="24"/>
        </w:rPr>
        <w:t xml:space="preserve"> – приточная вентиляция. </w:t>
      </w:r>
    </w:p>
    <w:p w:rsidR="00B6474D" w:rsidRPr="00A5746B" w:rsidRDefault="00B6474D" w:rsidP="0006129B">
      <w:pPr>
        <w:widowControl w:val="0"/>
        <w:autoSpaceDE w:val="0"/>
        <w:autoSpaceDN w:val="0"/>
        <w:adjustRightInd w:val="0"/>
        <w:rPr>
          <w:szCs w:val="24"/>
        </w:rPr>
      </w:pPr>
      <w:r w:rsidRPr="00A5746B">
        <w:rPr>
          <w:b/>
          <w:bCs/>
          <w:i/>
          <w:iCs/>
          <w:szCs w:val="24"/>
        </w:rPr>
        <w:t>ПИР</w:t>
      </w:r>
      <w:r w:rsidRPr="00A5746B">
        <w:rPr>
          <w:szCs w:val="24"/>
        </w:rPr>
        <w:t xml:space="preserve"> – проектно-изыскательские работы. </w:t>
      </w:r>
    </w:p>
    <w:p w:rsidR="00B6474D" w:rsidRPr="00A5746B" w:rsidRDefault="00B6474D" w:rsidP="0006129B">
      <w:pPr>
        <w:widowControl w:val="0"/>
        <w:autoSpaceDE w:val="0"/>
        <w:autoSpaceDN w:val="0"/>
        <w:adjustRightInd w:val="0"/>
        <w:rPr>
          <w:szCs w:val="24"/>
        </w:rPr>
      </w:pPr>
      <w:r w:rsidRPr="00A5746B">
        <w:rPr>
          <w:b/>
          <w:bCs/>
          <w:i/>
          <w:iCs/>
          <w:szCs w:val="24"/>
        </w:rPr>
        <w:t>ПНР</w:t>
      </w:r>
      <w:r w:rsidRPr="00A5746B">
        <w:rPr>
          <w:szCs w:val="24"/>
        </w:rPr>
        <w:t xml:space="preserve"> – пуско-наладочные работы. </w:t>
      </w:r>
    </w:p>
    <w:p w:rsidR="00B6474D" w:rsidRPr="00A5746B" w:rsidRDefault="00B6474D" w:rsidP="0006129B">
      <w:pPr>
        <w:widowControl w:val="0"/>
        <w:autoSpaceDE w:val="0"/>
        <w:autoSpaceDN w:val="0"/>
        <w:adjustRightInd w:val="0"/>
        <w:rPr>
          <w:szCs w:val="24"/>
        </w:rPr>
      </w:pPr>
      <w:r w:rsidRPr="00A5746B">
        <w:rPr>
          <w:b/>
          <w:bCs/>
          <w:i/>
          <w:iCs/>
          <w:szCs w:val="24"/>
        </w:rPr>
        <w:t>ПНС</w:t>
      </w:r>
      <w:r w:rsidRPr="00A5746B">
        <w:rPr>
          <w:szCs w:val="24"/>
        </w:rPr>
        <w:t xml:space="preserve"> – повышающая насосная станция. </w:t>
      </w:r>
    </w:p>
    <w:p w:rsidR="00B6474D" w:rsidRPr="00A5746B" w:rsidRDefault="00B6474D" w:rsidP="0006129B">
      <w:pPr>
        <w:widowControl w:val="0"/>
        <w:autoSpaceDE w:val="0"/>
        <w:autoSpaceDN w:val="0"/>
        <w:adjustRightInd w:val="0"/>
        <w:rPr>
          <w:szCs w:val="24"/>
        </w:rPr>
      </w:pPr>
      <w:r w:rsidRPr="00A5746B">
        <w:rPr>
          <w:b/>
          <w:bCs/>
          <w:i/>
          <w:iCs/>
          <w:szCs w:val="24"/>
        </w:rPr>
        <w:t>ПК</w:t>
      </w:r>
      <w:r w:rsidRPr="00A5746B">
        <w:rPr>
          <w:szCs w:val="24"/>
        </w:rPr>
        <w:t xml:space="preserve"> – поселковая котельная. </w:t>
      </w:r>
    </w:p>
    <w:p w:rsidR="00B6474D" w:rsidRPr="00A5746B" w:rsidRDefault="00B6474D" w:rsidP="0006129B">
      <w:pPr>
        <w:widowControl w:val="0"/>
        <w:autoSpaceDE w:val="0"/>
        <w:autoSpaceDN w:val="0"/>
        <w:adjustRightInd w:val="0"/>
        <w:rPr>
          <w:szCs w:val="24"/>
        </w:rPr>
      </w:pPr>
      <w:r w:rsidRPr="00A5746B">
        <w:rPr>
          <w:b/>
          <w:bCs/>
          <w:i/>
          <w:iCs/>
          <w:szCs w:val="24"/>
        </w:rPr>
        <w:t>ПРК</w:t>
      </w:r>
      <w:r w:rsidRPr="00A5746B">
        <w:rPr>
          <w:szCs w:val="24"/>
        </w:rPr>
        <w:t xml:space="preserve"> – программно – расчетный комплекс. </w:t>
      </w:r>
    </w:p>
    <w:p w:rsidR="00B6474D" w:rsidRPr="00A5746B" w:rsidRDefault="00B6474D" w:rsidP="0006129B">
      <w:pPr>
        <w:widowControl w:val="0"/>
        <w:autoSpaceDE w:val="0"/>
        <w:autoSpaceDN w:val="0"/>
        <w:adjustRightInd w:val="0"/>
        <w:rPr>
          <w:szCs w:val="24"/>
        </w:rPr>
      </w:pPr>
      <w:r w:rsidRPr="00A5746B">
        <w:rPr>
          <w:b/>
          <w:bCs/>
          <w:i/>
          <w:iCs/>
          <w:szCs w:val="24"/>
        </w:rPr>
        <w:t>РТМ</w:t>
      </w:r>
      <w:r w:rsidRPr="00A5746B">
        <w:rPr>
          <w:szCs w:val="24"/>
        </w:rPr>
        <w:t xml:space="preserve"> – располагаемая тепловая мощность. </w:t>
      </w:r>
    </w:p>
    <w:p w:rsidR="00B6474D" w:rsidRPr="00A5746B" w:rsidRDefault="00B6474D" w:rsidP="0006129B">
      <w:pPr>
        <w:widowControl w:val="0"/>
        <w:autoSpaceDE w:val="0"/>
        <w:autoSpaceDN w:val="0"/>
        <w:adjustRightInd w:val="0"/>
        <w:rPr>
          <w:szCs w:val="24"/>
        </w:rPr>
      </w:pPr>
      <w:r w:rsidRPr="00A5746B">
        <w:rPr>
          <w:b/>
          <w:bCs/>
          <w:i/>
          <w:iCs/>
          <w:szCs w:val="24"/>
        </w:rPr>
        <w:t>РНИ</w:t>
      </w:r>
      <w:r w:rsidRPr="00A5746B">
        <w:rPr>
          <w:i/>
          <w:iCs/>
          <w:szCs w:val="24"/>
        </w:rPr>
        <w:t xml:space="preserve"> </w:t>
      </w:r>
      <w:r w:rsidRPr="00A5746B">
        <w:rPr>
          <w:szCs w:val="24"/>
        </w:rPr>
        <w:t xml:space="preserve">– режимно-наладочные испытания. </w:t>
      </w:r>
    </w:p>
    <w:p w:rsidR="00B6474D" w:rsidRPr="00A5746B" w:rsidRDefault="00B6474D" w:rsidP="0006129B">
      <w:pPr>
        <w:widowControl w:val="0"/>
        <w:autoSpaceDE w:val="0"/>
        <w:autoSpaceDN w:val="0"/>
        <w:adjustRightInd w:val="0"/>
        <w:rPr>
          <w:szCs w:val="24"/>
        </w:rPr>
      </w:pPr>
      <w:r w:rsidRPr="00A5746B">
        <w:rPr>
          <w:b/>
          <w:bCs/>
          <w:i/>
          <w:iCs/>
          <w:szCs w:val="24"/>
        </w:rPr>
        <w:t>РК</w:t>
      </w:r>
      <w:r w:rsidRPr="00A5746B">
        <w:rPr>
          <w:szCs w:val="24"/>
        </w:rPr>
        <w:t xml:space="preserve"> – районная котельная. </w:t>
      </w:r>
    </w:p>
    <w:p w:rsidR="00B6474D" w:rsidRPr="00A5746B" w:rsidRDefault="00B6474D" w:rsidP="0006129B">
      <w:pPr>
        <w:widowControl w:val="0"/>
        <w:autoSpaceDE w:val="0"/>
        <w:autoSpaceDN w:val="0"/>
        <w:adjustRightInd w:val="0"/>
        <w:rPr>
          <w:szCs w:val="24"/>
        </w:rPr>
      </w:pPr>
      <w:r w:rsidRPr="00A5746B">
        <w:rPr>
          <w:b/>
          <w:bCs/>
          <w:i/>
          <w:iCs/>
          <w:szCs w:val="24"/>
        </w:rPr>
        <w:t>РЧВ</w:t>
      </w:r>
      <w:r w:rsidRPr="00A5746B">
        <w:rPr>
          <w:szCs w:val="24"/>
        </w:rPr>
        <w:t xml:space="preserve"> – резервуары чистой воды. </w:t>
      </w:r>
    </w:p>
    <w:p w:rsidR="00B6474D" w:rsidRPr="00A5746B" w:rsidRDefault="00B6474D" w:rsidP="0006129B">
      <w:pPr>
        <w:widowControl w:val="0"/>
        <w:autoSpaceDE w:val="0"/>
        <w:autoSpaceDN w:val="0"/>
        <w:adjustRightInd w:val="0"/>
        <w:rPr>
          <w:szCs w:val="24"/>
        </w:rPr>
      </w:pPr>
      <w:r w:rsidRPr="00A5746B">
        <w:rPr>
          <w:b/>
          <w:bCs/>
          <w:i/>
          <w:iCs/>
          <w:szCs w:val="24"/>
        </w:rPr>
        <w:t xml:space="preserve">РЭТД </w:t>
      </w:r>
      <w:r w:rsidRPr="00A5746B">
        <w:rPr>
          <w:szCs w:val="24"/>
        </w:rPr>
        <w:t xml:space="preserve">– расчетный элемент территориального деления. </w:t>
      </w:r>
    </w:p>
    <w:p w:rsidR="00B6474D" w:rsidRPr="00A5746B" w:rsidRDefault="00B6474D" w:rsidP="0006129B">
      <w:pPr>
        <w:widowControl w:val="0"/>
        <w:autoSpaceDE w:val="0"/>
        <w:autoSpaceDN w:val="0"/>
        <w:adjustRightInd w:val="0"/>
        <w:rPr>
          <w:szCs w:val="24"/>
        </w:rPr>
      </w:pPr>
      <w:r w:rsidRPr="00A5746B">
        <w:rPr>
          <w:b/>
          <w:bCs/>
          <w:i/>
          <w:iCs/>
          <w:szCs w:val="24"/>
        </w:rPr>
        <w:t xml:space="preserve">ТЭР </w:t>
      </w:r>
      <w:r w:rsidRPr="00A5746B">
        <w:rPr>
          <w:szCs w:val="24"/>
        </w:rPr>
        <w:t xml:space="preserve">– топливно-энергетические ресурсы. </w:t>
      </w:r>
    </w:p>
    <w:p w:rsidR="00B6474D" w:rsidRPr="00A5746B" w:rsidRDefault="00B6474D" w:rsidP="0006129B">
      <w:pPr>
        <w:widowControl w:val="0"/>
        <w:autoSpaceDE w:val="0"/>
        <w:autoSpaceDN w:val="0"/>
        <w:adjustRightInd w:val="0"/>
        <w:rPr>
          <w:szCs w:val="24"/>
        </w:rPr>
      </w:pPr>
      <w:r w:rsidRPr="00A5746B">
        <w:rPr>
          <w:b/>
          <w:bCs/>
          <w:i/>
          <w:iCs/>
          <w:szCs w:val="24"/>
        </w:rPr>
        <w:t>ТСО</w:t>
      </w:r>
      <w:r w:rsidRPr="00A5746B">
        <w:rPr>
          <w:szCs w:val="24"/>
        </w:rPr>
        <w:t xml:space="preserve"> – теплоснабжающая организация. </w:t>
      </w:r>
    </w:p>
    <w:p w:rsidR="00B6474D" w:rsidRPr="00A5746B" w:rsidRDefault="00B6474D" w:rsidP="0006129B">
      <w:pPr>
        <w:widowControl w:val="0"/>
        <w:autoSpaceDE w:val="0"/>
        <w:autoSpaceDN w:val="0"/>
        <w:adjustRightInd w:val="0"/>
        <w:rPr>
          <w:szCs w:val="24"/>
        </w:rPr>
      </w:pPr>
      <w:r w:rsidRPr="00A5746B">
        <w:rPr>
          <w:b/>
          <w:bCs/>
          <w:i/>
          <w:iCs/>
          <w:szCs w:val="24"/>
        </w:rPr>
        <w:t>ТС</w:t>
      </w:r>
      <w:r w:rsidRPr="00A5746B">
        <w:rPr>
          <w:szCs w:val="24"/>
        </w:rPr>
        <w:t xml:space="preserve"> – тепловые сети. </w:t>
      </w:r>
    </w:p>
    <w:p w:rsidR="00B6474D" w:rsidRPr="00A5746B" w:rsidRDefault="00B6474D" w:rsidP="0006129B">
      <w:pPr>
        <w:widowControl w:val="0"/>
        <w:autoSpaceDE w:val="0"/>
        <w:autoSpaceDN w:val="0"/>
        <w:adjustRightInd w:val="0"/>
        <w:rPr>
          <w:szCs w:val="24"/>
        </w:rPr>
      </w:pPr>
      <w:r w:rsidRPr="00A5746B">
        <w:rPr>
          <w:b/>
          <w:bCs/>
          <w:i/>
          <w:iCs/>
          <w:szCs w:val="24"/>
        </w:rPr>
        <w:t>ТК</w:t>
      </w:r>
      <w:r w:rsidRPr="00A5746B">
        <w:rPr>
          <w:szCs w:val="24"/>
        </w:rPr>
        <w:t xml:space="preserve"> – тепловая камера. </w:t>
      </w:r>
    </w:p>
    <w:p w:rsidR="00B6474D" w:rsidRPr="00A5746B" w:rsidRDefault="00B6474D" w:rsidP="0006129B">
      <w:pPr>
        <w:widowControl w:val="0"/>
        <w:autoSpaceDE w:val="0"/>
        <w:autoSpaceDN w:val="0"/>
        <w:adjustRightInd w:val="0"/>
        <w:rPr>
          <w:szCs w:val="24"/>
        </w:rPr>
      </w:pPr>
      <w:r w:rsidRPr="00A5746B">
        <w:rPr>
          <w:b/>
          <w:bCs/>
          <w:i/>
          <w:iCs/>
          <w:szCs w:val="24"/>
        </w:rPr>
        <w:t>т.у.т.</w:t>
      </w:r>
      <w:r w:rsidRPr="00A5746B">
        <w:rPr>
          <w:szCs w:val="24"/>
        </w:rPr>
        <w:t xml:space="preserve"> – тонна условного топлива. </w:t>
      </w:r>
    </w:p>
    <w:p w:rsidR="00B6474D" w:rsidRPr="00A5746B" w:rsidRDefault="00B6474D" w:rsidP="0006129B">
      <w:pPr>
        <w:widowControl w:val="0"/>
        <w:autoSpaceDE w:val="0"/>
        <w:autoSpaceDN w:val="0"/>
        <w:adjustRightInd w:val="0"/>
        <w:rPr>
          <w:szCs w:val="24"/>
        </w:rPr>
      </w:pPr>
      <w:r w:rsidRPr="00A5746B">
        <w:rPr>
          <w:b/>
          <w:bCs/>
          <w:i/>
          <w:iCs/>
          <w:szCs w:val="24"/>
        </w:rPr>
        <w:t>УРУТ</w:t>
      </w:r>
      <w:r w:rsidRPr="00A5746B">
        <w:rPr>
          <w:szCs w:val="24"/>
        </w:rPr>
        <w:t xml:space="preserve"> - удельный расход условного топлива на 1 Гкал выработанного тепла. </w:t>
      </w:r>
    </w:p>
    <w:p w:rsidR="00B6474D" w:rsidRPr="00A5746B" w:rsidRDefault="00B6474D" w:rsidP="0006129B">
      <w:pPr>
        <w:widowControl w:val="0"/>
        <w:autoSpaceDE w:val="0"/>
        <w:autoSpaceDN w:val="0"/>
        <w:adjustRightInd w:val="0"/>
        <w:rPr>
          <w:szCs w:val="24"/>
        </w:rPr>
      </w:pPr>
      <w:r w:rsidRPr="00A5746B">
        <w:rPr>
          <w:b/>
          <w:bCs/>
          <w:i/>
          <w:iCs/>
          <w:szCs w:val="24"/>
        </w:rPr>
        <w:t>УТМ</w:t>
      </w:r>
      <w:r w:rsidRPr="00A5746B">
        <w:rPr>
          <w:szCs w:val="24"/>
        </w:rPr>
        <w:t xml:space="preserve"> – установленная тепловая мощность. </w:t>
      </w:r>
    </w:p>
    <w:p w:rsidR="00B6474D" w:rsidRPr="00A5746B" w:rsidRDefault="00B6474D" w:rsidP="0006129B">
      <w:pPr>
        <w:widowControl w:val="0"/>
        <w:autoSpaceDE w:val="0"/>
        <w:autoSpaceDN w:val="0"/>
        <w:adjustRightInd w:val="0"/>
        <w:rPr>
          <w:szCs w:val="24"/>
        </w:rPr>
      </w:pPr>
      <w:r w:rsidRPr="00A5746B">
        <w:rPr>
          <w:b/>
          <w:bCs/>
          <w:i/>
          <w:iCs/>
          <w:szCs w:val="24"/>
        </w:rPr>
        <w:t>УРЭ</w:t>
      </w:r>
      <w:r w:rsidRPr="00A5746B">
        <w:rPr>
          <w:szCs w:val="24"/>
        </w:rPr>
        <w:t xml:space="preserve"> – удельный расход электроэнергии. </w:t>
      </w:r>
    </w:p>
    <w:p w:rsidR="00B6474D" w:rsidRPr="00A5746B" w:rsidRDefault="00B6474D" w:rsidP="0006129B">
      <w:pPr>
        <w:widowControl w:val="0"/>
        <w:autoSpaceDE w:val="0"/>
        <w:autoSpaceDN w:val="0"/>
        <w:adjustRightInd w:val="0"/>
        <w:rPr>
          <w:szCs w:val="24"/>
        </w:rPr>
      </w:pPr>
      <w:r w:rsidRPr="00A5746B">
        <w:rPr>
          <w:b/>
          <w:bCs/>
          <w:i/>
          <w:iCs/>
          <w:szCs w:val="24"/>
        </w:rPr>
        <w:t>ХВС</w:t>
      </w:r>
      <w:r w:rsidRPr="00A5746B">
        <w:rPr>
          <w:szCs w:val="24"/>
        </w:rPr>
        <w:t xml:space="preserve"> - система холодного водоснабжения. </w:t>
      </w:r>
    </w:p>
    <w:p w:rsidR="00B6474D" w:rsidRPr="00A5746B" w:rsidRDefault="00B6474D" w:rsidP="0006129B">
      <w:pPr>
        <w:widowControl w:val="0"/>
        <w:autoSpaceDE w:val="0"/>
        <w:autoSpaceDN w:val="0"/>
        <w:adjustRightInd w:val="0"/>
        <w:rPr>
          <w:szCs w:val="24"/>
        </w:rPr>
      </w:pPr>
      <w:r w:rsidRPr="00A5746B">
        <w:rPr>
          <w:b/>
          <w:bCs/>
          <w:i/>
          <w:iCs/>
          <w:szCs w:val="24"/>
        </w:rPr>
        <w:t>ХВПО</w:t>
      </w:r>
      <w:r w:rsidRPr="00A5746B">
        <w:rPr>
          <w:i/>
          <w:iCs/>
          <w:szCs w:val="24"/>
        </w:rPr>
        <w:t xml:space="preserve"> </w:t>
      </w:r>
      <w:r w:rsidRPr="00A5746B">
        <w:rPr>
          <w:szCs w:val="24"/>
        </w:rPr>
        <w:t xml:space="preserve">– химводоподготовка. </w:t>
      </w:r>
    </w:p>
    <w:p w:rsidR="00B6474D" w:rsidRPr="00A5746B" w:rsidRDefault="00B6474D" w:rsidP="0006129B">
      <w:pPr>
        <w:widowControl w:val="0"/>
        <w:autoSpaceDE w:val="0"/>
        <w:autoSpaceDN w:val="0"/>
        <w:adjustRightInd w:val="0"/>
        <w:rPr>
          <w:szCs w:val="24"/>
        </w:rPr>
      </w:pPr>
      <w:r w:rsidRPr="00A5746B">
        <w:rPr>
          <w:b/>
          <w:bCs/>
          <w:i/>
          <w:iCs/>
          <w:szCs w:val="24"/>
        </w:rPr>
        <w:t>СЦТ</w:t>
      </w:r>
      <w:r w:rsidRPr="00A5746B">
        <w:rPr>
          <w:szCs w:val="24"/>
        </w:rPr>
        <w:t xml:space="preserve"> – централизованная система теплоснабжения. </w:t>
      </w:r>
    </w:p>
    <w:p w:rsidR="00B6474D" w:rsidRPr="00A5746B" w:rsidRDefault="00B6474D" w:rsidP="0006129B">
      <w:pPr>
        <w:widowControl w:val="0"/>
        <w:autoSpaceDE w:val="0"/>
        <w:autoSpaceDN w:val="0"/>
        <w:adjustRightInd w:val="0"/>
        <w:rPr>
          <w:szCs w:val="24"/>
        </w:rPr>
      </w:pPr>
      <w:r w:rsidRPr="00A5746B">
        <w:rPr>
          <w:b/>
          <w:bCs/>
          <w:i/>
          <w:iCs/>
          <w:szCs w:val="24"/>
        </w:rPr>
        <w:t>ЦТП</w:t>
      </w:r>
      <w:r w:rsidRPr="00A5746B">
        <w:rPr>
          <w:szCs w:val="24"/>
        </w:rPr>
        <w:t xml:space="preserve"> – центральный тепловой пункт.</w:t>
      </w:r>
    </w:p>
    <w:p w:rsidR="00B6474D" w:rsidRPr="00A5746B" w:rsidRDefault="00B6474D" w:rsidP="0006129B">
      <w:r w:rsidRPr="00A5746B">
        <w:rPr>
          <w:b/>
          <w:bCs/>
          <w:i/>
          <w:iCs/>
          <w:szCs w:val="24"/>
        </w:rPr>
        <w:t xml:space="preserve">SCADA </w:t>
      </w:r>
      <w:r w:rsidRPr="00A5746B">
        <w:rPr>
          <w:szCs w:val="24"/>
        </w:rPr>
        <w:t>– система визуализации и оперативно-диспетчерского управления.</w:t>
      </w:r>
    </w:p>
    <w:p w:rsidR="00D458C1" w:rsidRPr="00A5746B" w:rsidRDefault="005F390E" w:rsidP="0006129B">
      <w:pPr>
        <w:pStyle w:val="1"/>
      </w:pPr>
      <w:r w:rsidRPr="00A5746B">
        <w:rPr>
          <w:szCs w:val="24"/>
        </w:rPr>
        <w:br w:type="page"/>
      </w:r>
      <w:bookmarkStart w:id="3" w:name="_Toc102311038"/>
      <w:bookmarkStart w:id="4" w:name="_Toc102314065"/>
      <w:bookmarkStart w:id="5" w:name="_Toc104380913"/>
      <w:bookmarkStart w:id="6" w:name="_Toc121588392"/>
      <w:r w:rsidR="00D458C1" w:rsidRPr="00A5746B">
        <w:lastRenderedPageBreak/>
        <w:t xml:space="preserve">Характеристика </w:t>
      </w:r>
      <w:bookmarkEnd w:id="3"/>
      <w:bookmarkEnd w:id="4"/>
      <w:bookmarkEnd w:id="5"/>
      <w:r w:rsidR="006330C3" w:rsidRPr="00A5746B">
        <w:t>Муниципального округа «Ярский район» Удмуртской Республики</w:t>
      </w:r>
      <w:bookmarkEnd w:id="6"/>
    </w:p>
    <w:p w:rsidR="00BA7931" w:rsidRPr="00A5746B" w:rsidRDefault="00BA7931" w:rsidP="00FB0F5A">
      <w:pPr>
        <w:pStyle w:val="Affb"/>
      </w:pPr>
    </w:p>
    <w:p w:rsidR="006330C3" w:rsidRPr="00A5746B" w:rsidRDefault="006330C3" w:rsidP="00FB0F5A">
      <w:pPr>
        <w:pStyle w:val="Affb"/>
      </w:pPr>
      <w:r w:rsidRPr="00A5746B">
        <w:t>Ярский район расположен в северо-западной части Удмуртской Республики. На севере и з</w:t>
      </w:r>
      <w:r w:rsidRPr="00A5746B">
        <w:t>а</w:t>
      </w:r>
      <w:r w:rsidRPr="00A5746B">
        <w:t>паде он граничит с Кировской областью, на востоке с Глазовским, на юге с Юкаменским район</w:t>
      </w:r>
      <w:r w:rsidRPr="00A5746B">
        <w:t>а</w:t>
      </w:r>
      <w:r w:rsidRPr="00A5746B">
        <w:t>ми. Протяженность района с севера на юг - 50 км., с запада на восток - 40 км. Общая площадь в административных границах района составляет 1524,3 кв. км. Районным центром является пос. Яр, расположенный по ж</w:t>
      </w:r>
      <w:r w:rsidR="0018721C" w:rsidRPr="00A5746B">
        <w:t xml:space="preserve">елезнодорожной магистрали Киров - </w:t>
      </w:r>
      <w:r w:rsidRPr="00A5746B">
        <w:t>Пермь, в 218 километрах от г. Ижевска. Территорию района с севера на запад пересекает главная водная артерия севера Удмуртии река Чепца с многочисленными притоками, из которых наиболее крупными являются Костромка, С</w:t>
      </w:r>
      <w:r w:rsidRPr="00A5746B">
        <w:t>и</w:t>
      </w:r>
      <w:r w:rsidRPr="00A5746B">
        <w:t>зьма, Лекма, Лэзя.</w:t>
      </w:r>
    </w:p>
    <w:p w:rsidR="00122966" w:rsidRPr="00A5746B" w:rsidRDefault="00122966" w:rsidP="00122966">
      <w:pPr>
        <w:ind w:firstLine="708"/>
        <w:jc w:val="center"/>
        <w:rPr>
          <w:b/>
          <w:sz w:val="28"/>
          <w:szCs w:val="28"/>
        </w:rPr>
      </w:pPr>
      <w:r w:rsidRPr="00A5746B">
        <w:rPr>
          <w:noProof/>
          <w:lang w:eastAsia="ru-RU"/>
        </w:rPr>
        <w:drawing>
          <wp:inline distT="0" distB="0" distL="0" distR="0" wp14:anchorId="24D4B4B3" wp14:editId="0F250063">
            <wp:extent cx="4370952" cy="6217920"/>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370952" cy="6217920"/>
                    </a:xfrm>
                    <a:prstGeom prst="rect">
                      <a:avLst/>
                    </a:prstGeom>
                    <a:noFill/>
                    <a:ln>
                      <a:noFill/>
                    </a:ln>
                  </pic:spPr>
                </pic:pic>
              </a:graphicData>
            </a:graphic>
          </wp:inline>
        </w:drawing>
      </w:r>
    </w:p>
    <w:p w:rsidR="00122966" w:rsidRPr="00A5746B" w:rsidRDefault="00122966" w:rsidP="00122966">
      <w:pPr>
        <w:pStyle w:val="aff9"/>
        <w:jc w:val="center"/>
      </w:pPr>
      <w:r w:rsidRPr="00A5746B">
        <w:t xml:space="preserve">Рисунок </w:t>
      </w:r>
      <w:fldSimple w:instr=" SEQ Рисунок \* ARABIC ">
        <w:r w:rsidR="00A5746B" w:rsidRPr="00A5746B">
          <w:rPr>
            <w:noProof/>
          </w:rPr>
          <w:t>1</w:t>
        </w:r>
      </w:fldSimple>
      <w:r w:rsidRPr="00A5746B">
        <w:t xml:space="preserve"> - Географическое положение </w:t>
      </w:r>
      <w:r w:rsidR="00F740F7">
        <w:t>М</w:t>
      </w:r>
      <w:r w:rsidR="00F740F7" w:rsidRPr="00F740F7">
        <w:t>униципального округа «</w:t>
      </w:r>
      <w:r w:rsidR="00F740F7">
        <w:t>Я</w:t>
      </w:r>
      <w:r w:rsidR="00F740F7" w:rsidRPr="00F740F7">
        <w:t>рский район»</w:t>
      </w:r>
    </w:p>
    <w:p w:rsidR="00122966" w:rsidRPr="00A5746B" w:rsidRDefault="00122966" w:rsidP="00122966">
      <w:pPr>
        <w:ind w:firstLine="709"/>
        <w:rPr>
          <w:sz w:val="28"/>
          <w:szCs w:val="28"/>
        </w:rPr>
      </w:pPr>
    </w:p>
    <w:p w:rsidR="0018721C" w:rsidRPr="00A5746B" w:rsidRDefault="0018721C" w:rsidP="0018721C">
      <w:pPr>
        <w:pStyle w:val="Affb"/>
      </w:pPr>
      <w:r w:rsidRPr="00A5746B">
        <w:t>Специализация экономики</w:t>
      </w:r>
      <w:r w:rsidR="00215921" w:rsidRPr="00A5746B">
        <w:t xml:space="preserve"> округа</w:t>
      </w:r>
      <w:r w:rsidRPr="00A5746B">
        <w:t>: производство молока, мяса, продукции растениеводства, заготовка древесины.</w:t>
      </w:r>
    </w:p>
    <w:p w:rsidR="0018721C" w:rsidRDefault="0018721C" w:rsidP="0018721C">
      <w:pPr>
        <w:pStyle w:val="Affb"/>
      </w:pPr>
    </w:p>
    <w:p w:rsidR="00215921" w:rsidRPr="00A5746B" w:rsidRDefault="00215921" w:rsidP="0018721C">
      <w:pPr>
        <w:pStyle w:val="Affb"/>
        <w:rPr>
          <w:i/>
          <w:u w:val="single"/>
        </w:rPr>
      </w:pPr>
      <w:r w:rsidRPr="00A5746B">
        <w:rPr>
          <w:i/>
          <w:u w:val="single"/>
        </w:rPr>
        <w:lastRenderedPageBreak/>
        <w:t>Климатическая характеристика территории</w:t>
      </w:r>
    </w:p>
    <w:p w:rsidR="0018721C" w:rsidRPr="00A5746B" w:rsidRDefault="0018721C" w:rsidP="0018721C">
      <w:pPr>
        <w:pStyle w:val="Affb"/>
      </w:pPr>
      <w:r w:rsidRPr="00A5746B">
        <w:t>Округ расположен в умеренном поясе, в глубине материка, поэтому его климат умеренно-континентальный с продолжительной холодной зимой, теплым летом и хорошо выраженными п</w:t>
      </w:r>
      <w:r w:rsidRPr="00A5746B">
        <w:t>е</w:t>
      </w:r>
      <w:r w:rsidRPr="00A5746B">
        <w:t>реходными периодами весной и осенью. Средне-годовая температура воздуха 2,6 градуса, средн</w:t>
      </w:r>
      <w:r w:rsidRPr="00A5746B">
        <w:t>е</w:t>
      </w:r>
      <w:r w:rsidRPr="00A5746B">
        <w:t>месячная температура января -</w:t>
      </w:r>
      <w:r w:rsidR="003F3107" w:rsidRPr="00A5746B">
        <w:t xml:space="preserve"> </w:t>
      </w:r>
      <w:r w:rsidRPr="00A5746B">
        <w:t>минус 13,8 градуса, июля - плюс17,9 градуса. Продолжительность вегетационного периода</w:t>
      </w:r>
      <w:r w:rsidR="003F3107" w:rsidRPr="00A5746B">
        <w:t xml:space="preserve"> </w:t>
      </w:r>
      <w:r w:rsidRPr="00A5746B">
        <w:t>155-165</w:t>
      </w:r>
      <w:r w:rsidR="003F3107" w:rsidRPr="00A5746B">
        <w:t xml:space="preserve"> </w:t>
      </w:r>
      <w:r w:rsidRPr="00A5746B">
        <w:t>дней.</w:t>
      </w:r>
      <w:r w:rsidR="003F3107" w:rsidRPr="00A5746B">
        <w:t xml:space="preserve"> </w:t>
      </w:r>
      <w:r w:rsidRPr="00A5746B">
        <w:t>Продолжительность</w:t>
      </w:r>
      <w:r w:rsidR="003F3107" w:rsidRPr="00A5746B">
        <w:t xml:space="preserve"> </w:t>
      </w:r>
      <w:r w:rsidRPr="00A5746B">
        <w:t>безморозного</w:t>
      </w:r>
      <w:r w:rsidR="003F3107" w:rsidRPr="00A5746B">
        <w:t xml:space="preserve"> </w:t>
      </w:r>
      <w:r w:rsidRPr="00A5746B">
        <w:t>периода</w:t>
      </w:r>
      <w:r w:rsidR="003F3107" w:rsidRPr="00A5746B">
        <w:t xml:space="preserve"> </w:t>
      </w:r>
      <w:r w:rsidRPr="00A5746B">
        <w:t>110-125 дней. Осадков за год выпадает около 450 мм. Устойчивый снежный покров образуется в первой декаде ноября, продолжительность залегания устойчивого снежного покрова – 170 дней. Почва промерз</w:t>
      </w:r>
      <w:r w:rsidRPr="00A5746B">
        <w:t>а</w:t>
      </w:r>
      <w:r w:rsidRPr="00A5746B">
        <w:t>ет обычно на 60-90 см, на малоснежных участках – до 1 м. Преобладают ветры южного направл</w:t>
      </w:r>
      <w:r w:rsidRPr="00A5746B">
        <w:t>е</w:t>
      </w:r>
      <w:r w:rsidRPr="00A5746B">
        <w:t>ния со средней скоростью 3,6 – 3,7 м/сек.</w:t>
      </w:r>
      <w:r w:rsidR="003F3107" w:rsidRPr="00A5746B">
        <w:t xml:space="preserve"> </w:t>
      </w:r>
    </w:p>
    <w:p w:rsidR="0018721C" w:rsidRPr="00A5746B" w:rsidRDefault="0018721C" w:rsidP="0006129B">
      <w:pPr>
        <w:pStyle w:val="Affb"/>
      </w:pPr>
    </w:p>
    <w:p w:rsidR="0018721C" w:rsidRPr="00A5746B" w:rsidRDefault="0018721C" w:rsidP="0006129B">
      <w:pPr>
        <w:pStyle w:val="Affb"/>
      </w:pPr>
    </w:p>
    <w:p w:rsidR="00FF0A7B" w:rsidRPr="00A5746B" w:rsidRDefault="00FF0A7B" w:rsidP="0006129B">
      <w:pPr>
        <w:pStyle w:val="Affb"/>
        <w:sectPr w:rsidR="00FF0A7B" w:rsidRPr="00A5746B" w:rsidSect="00ED36C4">
          <w:pgSz w:w="11906" w:h="16838"/>
          <w:pgMar w:top="1134" w:right="566" w:bottom="1134" w:left="1134" w:header="709" w:footer="709" w:gutter="0"/>
          <w:cols w:space="708"/>
          <w:docGrid w:linePitch="360"/>
        </w:sectPr>
      </w:pPr>
    </w:p>
    <w:p w:rsidR="00E3281E" w:rsidRPr="00A5746B" w:rsidRDefault="00E3281E" w:rsidP="0006129B">
      <w:pPr>
        <w:pStyle w:val="1"/>
        <w:pageBreakBefore/>
        <w:spacing w:before="240" w:after="240"/>
      </w:pPr>
      <w:bookmarkStart w:id="7" w:name="_Toc121588393"/>
      <w:r w:rsidRPr="00A5746B">
        <w:lastRenderedPageBreak/>
        <w:t>ОБОСНОВЫВАЮЩИЕ МАТЕРИАЛЫ К СХЕМЕ ТЕПЛОСНАБЖЕНИЯ.</w:t>
      </w:r>
      <w:bookmarkEnd w:id="7"/>
    </w:p>
    <w:p w:rsidR="00E3281E" w:rsidRPr="00A5746B" w:rsidRDefault="00E3281E" w:rsidP="0006129B">
      <w:pPr>
        <w:pStyle w:val="1"/>
        <w:spacing w:before="240"/>
      </w:pPr>
      <w:bookmarkStart w:id="8" w:name="_Toc343247305"/>
      <w:bookmarkStart w:id="9" w:name="_Toc343877018"/>
      <w:bookmarkStart w:id="10" w:name="_Toc121588394"/>
      <w:r w:rsidRPr="00A5746B">
        <w:t xml:space="preserve">ГЛАВА 1 </w:t>
      </w:r>
      <w:bookmarkEnd w:id="8"/>
      <w:bookmarkEnd w:id="9"/>
      <w:r w:rsidR="00E800F8" w:rsidRPr="00A5746B">
        <w:t>Существующее положение в сфере производства, передачи и потребления тепловой энергии для целей теплоснабжения</w:t>
      </w:r>
      <w:bookmarkEnd w:id="10"/>
    </w:p>
    <w:p w:rsidR="00E3281E" w:rsidRPr="00A5746B" w:rsidRDefault="00E800F8" w:rsidP="0006129B">
      <w:pPr>
        <w:pStyle w:val="21"/>
        <w:spacing w:before="120" w:after="120" w:line="240" w:lineRule="auto"/>
      </w:pPr>
      <w:bookmarkStart w:id="11" w:name="_Toc121588395"/>
      <w:r w:rsidRPr="00A5746B">
        <w:t>Часть 1</w:t>
      </w:r>
      <w:r w:rsidR="00E3281E" w:rsidRPr="00A5746B">
        <w:t xml:space="preserve"> </w:t>
      </w:r>
      <w:r w:rsidRPr="00A5746B">
        <w:t>Функциональная структура теплоснабжения</w:t>
      </w:r>
      <w:bookmarkEnd w:id="11"/>
    </w:p>
    <w:p w:rsidR="00C9343D" w:rsidRPr="00A5746B" w:rsidRDefault="00444AFD" w:rsidP="0006129B">
      <w:pPr>
        <w:pStyle w:val="30"/>
        <w:spacing w:line="240" w:lineRule="auto"/>
      </w:pPr>
      <w:bookmarkStart w:id="12" w:name="_Toc121588396"/>
      <w:r w:rsidRPr="00A5746B">
        <w:t>1.1</w:t>
      </w:r>
      <w:r w:rsidR="00C9343D" w:rsidRPr="00A5746B">
        <w:t xml:space="preserve"> </w:t>
      </w:r>
      <w:r w:rsidRPr="00A5746B">
        <w:t>З</w:t>
      </w:r>
      <w:r w:rsidR="00C9343D" w:rsidRPr="00A5746B">
        <w:t>оны дейс</w:t>
      </w:r>
      <w:r w:rsidR="00E800F8" w:rsidRPr="00A5746B">
        <w:t>твия производственных котельных</w:t>
      </w:r>
      <w:bookmarkEnd w:id="12"/>
    </w:p>
    <w:p w:rsidR="0032742E" w:rsidRPr="00A5746B" w:rsidRDefault="0032742E" w:rsidP="0006129B">
      <w:pPr>
        <w:pStyle w:val="Affb"/>
      </w:pPr>
      <w:r w:rsidRPr="00A5746B">
        <w:t>Современная система централизованного теплоснабжения представляет собой сложный инженерный комплекс из источников тепловой энергии и потребителей тепла, связанных между собой тепловыми сетями различного назначения и бал</w:t>
      </w:r>
      <w:r w:rsidR="00F34FB6" w:rsidRPr="00A5746B">
        <w:t>ансовой принадлежностью, имеющи</w:t>
      </w:r>
      <w:r w:rsidRPr="00A5746B">
        <w:t xml:space="preserve">ми характерные тепловые и гидравлические режимы с заданными параметрами теплоносителя. </w:t>
      </w:r>
    </w:p>
    <w:p w:rsidR="0032742E" w:rsidRPr="00A5746B" w:rsidRDefault="0032742E" w:rsidP="0006129B">
      <w:pPr>
        <w:pStyle w:val="Affb"/>
      </w:pPr>
      <w:r w:rsidRPr="00A5746B">
        <w:t>Величина параметров и характер их исполнения определяется техническими возможн</w:t>
      </w:r>
      <w:r w:rsidR="007B36A6" w:rsidRPr="00A5746B">
        <w:t>о</w:t>
      </w:r>
      <w:r w:rsidR="007B36A6" w:rsidRPr="00A5746B">
        <w:t>с</w:t>
      </w:r>
      <w:r w:rsidRPr="00A5746B">
        <w:t>тями основных структурных элементов систем теплоснабжения (</w:t>
      </w:r>
      <w:r w:rsidR="00F34FB6" w:rsidRPr="00A5746B">
        <w:t>источников, тепловых сетей и по</w:t>
      </w:r>
      <w:r w:rsidRPr="00A5746B">
        <w:t xml:space="preserve">требителей), экономической целесообразностью. </w:t>
      </w:r>
    </w:p>
    <w:p w:rsidR="00AA1610" w:rsidRPr="00A5746B" w:rsidRDefault="0032742E" w:rsidP="008E3778">
      <w:pPr>
        <w:pStyle w:val="Affb"/>
      </w:pPr>
      <w:r w:rsidRPr="00A5746B">
        <w:t xml:space="preserve">В настоящее время </w:t>
      </w:r>
      <w:r w:rsidR="00DE7941" w:rsidRPr="00A5746B">
        <w:t xml:space="preserve">на территории </w:t>
      </w:r>
      <w:r w:rsidR="008E3778" w:rsidRPr="00A5746B">
        <w:t>округа</w:t>
      </w:r>
      <w:r w:rsidR="0017254B" w:rsidRPr="00A5746B">
        <w:t xml:space="preserve"> </w:t>
      </w:r>
      <w:r w:rsidR="00A26189" w:rsidRPr="00A5746B">
        <w:t xml:space="preserve">действует </w:t>
      </w:r>
      <w:r w:rsidR="00D439F6" w:rsidRPr="00A5746B">
        <w:t>девятнадцать источников</w:t>
      </w:r>
      <w:r w:rsidR="009D44F3" w:rsidRPr="00A5746B">
        <w:t xml:space="preserve"> </w:t>
      </w:r>
      <w:r w:rsidR="00F57B25" w:rsidRPr="00A5746B">
        <w:t>централиз</w:t>
      </w:r>
      <w:r w:rsidR="00F57B25" w:rsidRPr="00A5746B">
        <w:t>о</w:t>
      </w:r>
      <w:r w:rsidR="00F57B25" w:rsidRPr="00A5746B">
        <w:t>ванного теплоснабжения, отапливающих жилые, административные и социально-значимые объекты.</w:t>
      </w:r>
      <w:r w:rsidR="00EC4277" w:rsidRPr="00A5746B">
        <w:t xml:space="preserve"> Обслуживание </w:t>
      </w:r>
      <w:r w:rsidR="00DE7941" w:rsidRPr="00A5746B">
        <w:t xml:space="preserve">объектов систем централизованного теплоснабжения осуществляется </w:t>
      </w:r>
      <w:r w:rsidR="00794993" w:rsidRPr="00A5746B">
        <w:t xml:space="preserve">ООО «Яр Энерго», </w:t>
      </w:r>
      <w:r w:rsidR="008E3778" w:rsidRPr="00A5746B">
        <w:t>ООО «Удмуртская Теплоснабжающая Компания»</w:t>
      </w:r>
      <w:r w:rsidR="00794993" w:rsidRPr="00A5746B">
        <w:t xml:space="preserve"> и Кировский территор</w:t>
      </w:r>
      <w:r w:rsidR="00794993" w:rsidRPr="00A5746B">
        <w:t>и</w:t>
      </w:r>
      <w:r w:rsidR="00794993" w:rsidRPr="00A5746B">
        <w:t>альный участок Горьковской дирекции по тепловодоснабжению Центральной дирекции по те</w:t>
      </w:r>
      <w:r w:rsidR="00794993" w:rsidRPr="00A5746B">
        <w:t>п</w:t>
      </w:r>
      <w:r w:rsidR="00794993" w:rsidRPr="00A5746B">
        <w:t>ловодоснабжению - филиала ОАО "РЖД"</w:t>
      </w:r>
      <w:r w:rsidR="00AA1610" w:rsidRPr="00A5746B">
        <w:t>.</w:t>
      </w:r>
    </w:p>
    <w:p w:rsidR="000F17A5" w:rsidRPr="00A5746B" w:rsidRDefault="00AA1610" w:rsidP="0006129B">
      <w:pPr>
        <w:pStyle w:val="Affb"/>
      </w:pPr>
      <w:r w:rsidRPr="00A5746B">
        <w:t xml:space="preserve">Краткая характеристика источника </w:t>
      </w:r>
      <w:r w:rsidR="000F17A5" w:rsidRPr="00A5746B">
        <w:t xml:space="preserve">теплоснабжения </w:t>
      </w:r>
      <w:r w:rsidR="00070327" w:rsidRPr="00A5746B">
        <w:t>приведен</w:t>
      </w:r>
      <w:r w:rsidRPr="00A5746B">
        <w:t>а</w:t>
      </w:r>
      <w:r w:rsidR="00070327" w:rsidRPr="00A5746B">
        <w:t xml:space="preserve"> в таблице 1</w:t>
      </w:r>
      <w:r w:rsidR="000F17A5" w:rsidRPr="00A5746B">
        <w:t>.</w:t>
      </w:r>
    </w:p>
    <w:p w:rsidR="000F17A5" w:rsidRPr="00A5746B" w:rsidRDefault="000F17A5" w:rsidP="0006129B">
      <w:pPr>
        <w:pStyle w:val="Affb"/>
      </w:pPr>
    </w:p>
    <w:p w:rsidR="00794993" w:rsidRPr="00A5746B" w:rsidRDefault="00794993" w:rsidP="00B27F1D">
      <w:pPr>
        <w:pStyle w:val="aff9"/>
        <w:sectPr w:rsidR="00794993" w:rsidRPr="00A5746B" w:rsidSect="008E3778">
          <w:pgSz w:w="11906" w:h="16838"/>
          <w:pgMar w:top="1134" w:right="851" w:bottom="1134" w:left="1134" w:header="709" w:footer="709" w:gutter="0"/>
          <w:cols w:space="708"/>
          <w:docGrid w:linePitch="360"/>
        </w:sectPr>
      </w:pPr>
    </w:p>
    <w:p w:rsidR="000F17A5" w:rsidRPr="00A5746B" w:rsidRDefault="00B27F1D" w:rsidP="00B27F1D">
      <w:pPr>
        <w:pStyle w:val="aff9"/>
      </w:pPr>
      <w:r w:rsidRPr="00A5746B">
        <w:lastRenderedPageBreak/>
        <w:t xml:space="preserve">Таблица </w:t>
      </w:r>
      <w:fldSimple w:instr=" SEQ Таблица \* ARABIC ">
        <w:r w:rsidR="00A5746B" w:rsidRPr="00A5746B">
          <w:rPr>
            <w:noProof/>
          </w:rPr>
          <w:t>1</w:t>
        </w:r>
      </w:fldSimple>
      <w:r w:rsidRPr="00A5746B">
        <w:t xml:space="preserve"> </w:t>
      </w:r>
      <w:r w:rsidR="000F17A5" w:rsidRPr="00A5746B">
        <w:t>– Перечень источников централизованного теплоснабжения</w:t>
      </w:r>
    </w:p>
    <w:tbl>
      <w:tblPr>
        <w:tblW w:w="510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4"/>
        <w:gridCol w:w="4256"/>
        <w:gridCol w:w="2082"/>
        <w:gridCol w:w="1369"/>
        <w:gridCol w:w="1516"/>
        <w:gridCol w:w="1241"/>
        <w:gridCol w:w="1389"/>
        <w:gridCol w:w="1289"/>
        <w:gridCol w:w="1283"/>
      </w:tblGrid>
      <w:tr w:rsidR="00215921" w:rsidRPr="00A5746B" w:rsidTr="00215921">
        <w:tc>
          <w:tcPr>
            <w:tcW w:w="223" w:type="pct"/>
            <w:vMerge w:val="restart"/>
            <w:shd w:val="clear" w:color="auto" w:fill="auto"/>
            <w:vAlign w:val="center"/>
            <w:hideMark/>
          </w:tcPr>
          <w:p w:rsidR="00215921" w:rsidRPr="00A5746B" w:rsidRDefault="00215921" w:rsidP="00895D64">
            <w:pPr>
              <w:jc w:val="center"/>
              <w:rPr>
                <w:rFonts w:eastAsia="Times New Roman"/>
                <w:b/>
                <w:bCs/>
                <w:sz w:val="22"/>
                <w:lang w:eastAsia="ru-RU"/>
              </w:rPr>
            </w:pPr>
            <w:r w:rsidRPr="00A5746B">
              <w:rPr>
                <w:rFonts w:eastAsia="Times New Roman"/>
                <w:b/>
                <w:bCs/>
                <w:sz w:val="22"/>
                <w:lang w:eastAsia="ru-RU"/>
              </w:rPr>
              <w:t>№ п/п</w:t>
            </w:r>
          </w:p>
        </w:tc>
        <w:tc>
          <w:tcPr>
            <w:tcW w:w="1409" w:type="pct"/>
            <w:vMerge w:val="restart"/>
            <w:shd w:val="clear" w:color="auto" w:fill="auto"/>
            <w:vAlign w:val="center"/>
          </w:tcPr>
          <w:p w:rsidR="00215921" w:rsidRPr="00A5746B" w:rsidRDefault="00215921" w:rsidP="00895D64">
            <w:pPr>
              <w:jc w:val="center"/>
              <w:rPr>
                <w:rFonts w:eastAsia="Times New Roman"/>
                <w:b/>
                <w:bCs/>
                <w:sz w:val="22"/>
                <w:lang w:eastAsia="ru-RU"/>
              </w:rPr>
            </w:pPr>
            <w:r w:rsidRPr="00A5746B">
              <w:rPr>
                <w:rFonts w:eastAsia="Times New Roman"/>
                <w:b/>
                <w:bCs/>
                <w:iCs/>
                <w:spacing w:val="-5"/>
                <w:sz w:val="22"/>
              </w:rPr>
              <w:t>Наименование котельной</w:t>
            </w:r>
          </w:p>
        </w:tc>
        <w:tc>
          <w:tcPr>
            <w:tcW w:w="689" w:type="pct"/>
            <w:vMerge w:val="restart"/>
            <w:shd w:val="clear" w:color="auto" w:fill="auto"/>
            <w:vAlign w:val="center"/>
          </w:tcPr>
          <w:p w:rsidR="00215921" w:rsidRPr="00A5746B" w:rsidRDefault="00215921" w:rsidP="00895D64">
            <w:pPr>
              <w:jc w:val="center"/>
              <w:rPr>
                <w:rFonts w:eastAsia="Times New Roman"/>
                <w:b/>
                <w:bCs/>
                <w:sz w:val="22"/>
                <w:lang w:eastAsia="ru-RU"/>
              </w:rPr>
            </w:pPr>
            <w:r w:rsidRPr="00A5746B">
              <w:rPr>
                <w:rFonts w:eastAsia="Times New Roman"/>
                <w:b/>
                <w:bCs/>
                <w:iCs/>
                <w:spacing w:val="-5"/>
                <w:sz w:val="22"/>
              </w:rPr>
              <w:t>Обслуживающая организация</w:t>
            </w:r>
          </w:p>
        </w:tc>
        <w:tc>
          <w:tcPr>
            <w:tcW w:w="453" w:type="pct"/>
            <w:vMerge w:val="restart"/>
            <w:shd w:val="clear" w:color="auto" w:fill="auto"/>
            <w:vAlign w:val="center"/>
            <w:hideMark/>
          </w:tcPr>
          <w:p w:rsidR="00215921" w:rsidRPr="00A5746B" w:rsidRDefault="00215921" w:rsidP="00895D64">
            <w:pPr>
              <w:jc w:val="center"/>
              <w:rPr>
                <w:rFonts w:eastAsia="Times New Roman"/>
                <w:b/>
                <w:bCs/>
                <w:sz w:val="22"/>
                <w:lang w:eastAsia="ru-RU"/>
              </w:rPr>
            </w:pPr>
            <w:r w:rsidRPr="00A5746B">
              <w:rPr>
                <w:rFonts w:eastAsia="Times New Roman"/>
                <w:b/>
                <w:bCs/>
                <w:sz w:val="22"/>
                <w:lang w:eastAsia="ru-RU"/>
              </w:rPr>
              <w:t>Год ввода котельной в эксплу</w:t>
            </w:r>
            <w:r w:rsidRPr="00A5746B">
              <w:rPr>
                <w:rFonts w:eastAsia="Times New Roman"/>
                <w:b/>
                <w:bCs/>
                <w:sz w:val="22"/>
                <w:lang w:eastAsia="ru-RU"/>
              </w:rPr>
              <w:t>а</w:t>
            </w:r>
            <w:r w:rsidRPr="00A5746B">
              <w:rPr>
                <w:rFonts w:eastAsia="Times New Roman"/>
                <w:b/>
                <w:bCs/>
                <w:sz w:val="22"/>
                <w:lang w:eastAsia="ru-RU"/>
              </w:rPr>
              <w:t>та-цию</w:t>
            </w:r>
          </w:p>
        </w:tc>
        <w:tc>
          <w:tcPr>
            <w:tcW w:w="502" w:type="pct"/>
            <w:vMerge w:val="restart"/>
            <w:shd w:val="clear" w:color="auto" w:fill="auto"/>
            <w:vAlign w:val="center"/>
            <w:hideMark/>
          </w:tcPr>
          <w:p w:rsidR="00215921" w:rsidRPr="00A5746B" w:rsidRDefault="00215921" w:rsidP="00895D64">
            <w:pPr>
              <w:jc w:val="center"/>
              <w:rPr>
                <w:rFonts w:eastAsia="Times New Roman"/>
                <w:b/>
                <w:bCs/>
                <w:sz w:val="22"/>
                <w:lang w:eastAsia="ru-RU"/>
              </w:rPr>
            </w:pPr>
            <w:r w:rsidRPr="00A5746B">
              <w:rPr>
                <w:rFonts w:eastAsia="Times New Roman"/>
                <w:b/>
                <w:bCs/>
                <w:sz w:val="22"/>
                <w:lang w:eastAsia="ru-RU"/>
              </w:rPr>
              <w:t>Год послед. реконст.</w:t>
            </w:r>
            <w:r w:rsidR="003F3107" w:rsidRPr="00A5746B">
              <w:rPr>
                <w:rFonts w:eastAsia="Times New Roman"/>
                <w:b/>
                <w:bCs/>
                <w:sz w:val="22"/>
                <w:lang w:eastAsia="ru-RU"/>
              </w:rPr>
              <w:t xml:space="preserve"> </w:t>
            </w:r>
            <w:r w:rsidRPr="00A5746B">
              <w:rPr>
                <w:rFonts w:eastAsia="Times New Roman"/>
                <w:b/>
                <w:bCs/>
                <w:sz w:val="22"/>
                <w:lang w:eastAsia="ru-RU"/>
              </w:rPr>
              <w:t>(модерни-зации)</w:t>
            </w:r>
          </w:p>
        </w:tc>
        <w:tc>
          <w:tcPr>
            <w:tcW w:w="411" w:type="pct"/>
            <w:vMerge w:val="restart"/>
            <w:shd w:val="clear" w:color="auto" w:fill="auto"/>
            <w:vAlign w:val="center"/>
            <w:hideMark/>
          </w:tcPr>
          <w:p w:rsidR="00215921" w:rsidRPr="00A5746B" w:rsidRDefault="00215921" w:rsidP="00895D64">
            <w:pPr>
              <w:jc w:val="center"/>
              <w:rPr>
                <w:rFonts w:eastAsia="Times New Roman"/>
                <w:b/>
                <w:bCs/>
                <w:sz w:val="22"/>
                <w:lang w:eastAsia="ru-RU"/>
              </w:rPr>
            </w:pPr>
            <w:r w:rsidRPr="00A5746B">
              <w:rPr>
                <w:rFonts w:eastAsia="Times New Roman"/>
                <w:b/>
                <w:bCs/>
                <w:sz w:val="22"/>
                <w:lang w:eastAsia="ru-RU"/>
              </w:rPr>
              <w:t>Устано</w:t>
            </w:r>
            <w:r w:rsidRPr="00A5746B">
              <w:rPr>
                <w:rFonts w:eastAsia="Times New Roman"/>
                <w:b/>
                <w:bCs/>
                <w:sz w:val="22"/>
                <w:lang w:eastAsia="ru-RU"/>
              </w:rPr>
              <w:t>в</w:t>
            </w:r>
            <w:r w:rsidRPr="00A5746B">
              <w:rPr>
                <w:rFonts w:eastAsia="Times New Roman"/>
                <w:b/>
                <w:bCs/>
                <w:sz w:val="22"/>
                <w:lang w:eastAsia="ru-RU"/>
              </w:rPr>
              <w:t>ленная мощность</w:t>
            </w:r>
            <w:r w:rsidR="003F3107" w:rsidRPr="00A5746B">
              <w:rPr>
                <w:rFonts w:eastAsia="Times New Roman"/>
                <w:b/>
                <w:bCs/>
                <w:sz w:val="22"/>
                <w:lang w:eastAsia="ru-RU"/>
              </w:rPr>
              <w:t xml:space="preserve">  </w:t>
            </w:r>
            <w:r w:rsidRPr="00A5746B">
              <w:rPr>
                <w:rFonts w:eastAsia="Times New Roman"/>
                <w:b/>
                <w:bCs/>
                <w:sz w:val="22"/>
                <w:lang w:eastAsia="ru-RU"/>
              </w:rPr>
              <w:t>(Гкал./ч)</w:t>
            </w:r>
          </w:p>
        </w:tc>
        <w:tc>
          <w:tcPr>
            <w:tcW w:w="460" w:type="pct"/>
            <w:vMerge w:val="restart"/>
            <w:shd w:val="clear" w:color="auto" w:fill="auto"/>
            <w:vAlign w:val="center"/>
            <w:hideMark/>
          </w:tcPr>
          <w:p w:rsidR="00215921" w:rsidRPr="00A5746B" w:rsidRDefault="00215921" w:rsidP="00895D64">
            <w:pPr>
              <w:jc w:val="center"/>
              <w:rPr>
                <w:rFonts w:eastAsia="Times New Roman"/>
                <w:b/>
                <w:bCs/>
                <w:sz w:val="22"/>
                <w:lang w:eastAsia="ru-RU"/>
              </w:rPr>
            </w:pPr>
            <w:r w:rsidRPr="00A5746B">
              <w:rPr>
                <w:rFonts w:eastAsia="Times New Roman"/>
                <w:b/>
                <w:bCs/>
                <w:sz w:val="22"/>
                <w:lang w:eastAsia="ru-RU"/>
              </w:rPr>
              <w:t>Присоед</w:t>
            </w:r>
            <w:r w:rsidRPr="00A5746B">
              <w:rPr>
                <w:rFonts w:eastAsia="Times New Roman"/>
                <w:b/>
                <w:bCs/>
                <w:sz w:val="22"/>
                <w:lang w:eastAsia="ru-RU"/>
              </w:rPr>
              <w:t>и</w:t>
            </w:r>
            <w:r w:rsidRPr="00A5746B">
              <w:rPr>
                <w:rFonts w:eastAsia="Times New Roman"/>
                <w:b/>
                <w:bCs/>
                <w:sz w:val="22"/>
                <w:lang w:eastAsia="ru-RU"/>
              </w:rPr>
              <w:t>ненная нагрузка (Гкал./ч)</w:t>
            </w:r>
          </w:p>
        </w:tc>
        <w:tc>
          <w:tcPr>
            <w:tcW w:w="852" w:type="pct"/>
            <w:gridSpan w:val="2"/>
            <w:shd w:val="clear" w:color="auto" w:fill="auto"/>
            <w:vAlign w:val="center"/>
            <w:hideMark/>
          </w:tcPr>
          <w:p w:rsidR="00215921" w:rsidRPr="00A5746B" w:rsidRDefault="00215921" w:rsidP="00895D64">
            <w:pPr>
              <w:jc w:val="center"/>
              <w:rPr>
                <w:rFonts w:eastAsia="Times New Roman"/>
                <w:b/>
                <w:bCs/>
                <w:sz w:val="22"/>
                <w:lang w:eastAsia="ru-RU"/>
              </w:rPr>
            </w:pPr>
            <w:r w:rsidRPr="00A5746B">
              <w:rPr>
                <w:rFonts w:eastAsia="Times New Roman"/>
                <w:b/>
                <w:bCs/>
                <w:sz w:val="22"/>
                <w:lang w:eastAsia="ru-RU"/>
              </w:rPr>
              <w:t>Вид топлива</w:t>
            </w:r>
          </w:p>
        </w:tc>
      </w:tr>
      <w:tr w:rsidR="00215921" w:rsidRPr="00A5746B" w:rsidTr="00215921">
        <w:tc>
          <w:tcPr>
            <w:tcW w:w="223" w:type="pct"/>
            <w:vMerge/>
            <w:shd w:val="clear" w:color="auto" w:fill="auto"/>
            <w:vAlign w:val="center"/>
            <w:hideMark/>
          </w:tcPr>
          <w:p w:rsidR="00215921" w:rsidRPr="00A5746B" w:rsidRDefault="00215921" w:rsidP="00794993">
            <w:pPr>
              <w:jc w:val="left"/>
              <w:rPr>
                <w:rFonts w:eastAsia="Times New Roman"/>
                <w:b/>
                <w:bCs/>
                <w:sz w:val="22"/>
                <w:lang w:eastAsia="ru-RU"/>
              </w:rPr>
            </w:pPr>
          </w:p>
        </w:tc>
        <w:tc>
          <w:tcPr>
            <w:tcW w:w="1409" w:type="pct"/>
            <w:vMerge/>
            <w:shd w:val="clear" w:color="auto" w:fill="auto"/>
            <w:vAlign w:val="center"/>
          </w:tcPr>
          <w:p w:rsidR="00215921" w:rsidRPr="00A5746B" w:rsidRDefault="00215921" w:rsidP="00794993">
            <w:pPr>
              <w:jc w:val="left"/>
              <w:rPr>
                <w:rFonts w:eastAsia="Times New Roman"/>
                <w:b/>
                <w:bCs/>
                <w:sz w:val="22"/>
                <w:lang w:eastAsia="ru-RU"/>
              </w:rPr>
            </w:pPr>
          </w:p>
        </w:tc>
        <w:tc>
          <w:tcPr>
            <w:tcW w:w="689" w:type="pct"/>
            <w:vMerge/>
            <w:shd w:val="clear" w:color="auto" w:fill="auto"/>
            <w:vAlign w:val="center"/>
          </w:tcPr>
          <w:p w:rsidR="00215921" w:rsidRPr="00A5746B" w:rsidRDefault="00215921" w:rsidP="00794993">
            <w:pPr>
              <w:jc w:val="left"/>
              <w:rPr>
                <w:rFonts w:eastAsia="Times New Roman"/>
                <w:b/>
                <w:bCs/>
                <w:sz w:val="22"/>
                <w:lang w:eastAsia="ru-RU"/>
              </w:rPr>
            </w:pPr>
          </w:p>
        </w:tc>
        <w:tc>
          <w:tcPr>
            <w:tcW w:w="453" w:type="pct"/>
            <w:vMerge/>
            <w:shd w:val="clear" w:color="auto" w:fill="auto"/>
            <w:vAlign w:val="center"/>
            <w:hideMark/>
          </w:tcPr>
          <w:p w:rsidR="00215921" w:rsidRPr="00A5746B" w:rsidRDefault="00215921" w:rsidP="00794993">
            <w:pPr>
              <w:jc w:val="left"/>
              <w:rPr>
                <w:rFonts w:eastAsia="Times New Roman"/>
                <w:b/>
                <w:bCs/>
                <w:sz w:val="22"/>
                <w:lang w:eastAsia="ru-RU"/>
              </w:rPr>
            </w:pPr>
          </w:p>
        </w:tc>
        <w:tc>
          <w:tcPr>
            <w:tcW w:w="502" w:type="pct"/>
            <w:vMerge/>
            <w:shd w:val="clear" w:color="auto" w:fill="auto"/>
            <w:vAlign w:val="center"/>
            <w:hideMark/>
          </w:tcPr>
          <w:p w:rsidR="00215921" w:rsidRPr="00A5746B" w:rsidRDefault="00215921" w:rsidP="00794993">
            <w:pPr>
              <w:jc w:val="left"/>
              <w:rPr>
                <w:rFonts w:eastAsia="Times New Roman"/>
                <w:b/>
                <w:bCs/>
                <w:sz w:val="22"/>
                <w:lang w:eastAsia="ru-RU"/>
              </w:rPr>
            </w:pPr>
          </w:p>
        </w:tc>
        <w:tc>
          <w:tcPr>
            <w:tcW w:w="411" w:type="pct"/>
            <w:vMerge/>
            <w:shd w:val="clear" w:color="auto" w:fill="auto"/>
            <w:vAlign w:val="center"/>
            <w:hideMark/>
          </w:tcPr>
          <w:p w:rsidR="00215921" w:rsidRPr="00A5746B" w:rsidRDefault="00215921" w:rsidP="00794993">
            <w:pPr>
              <w:jc w:val="left"/>
              <w:rPr>
                <w:rFonts w:eastAsia="Times New Roman"/>
                <w:b/>
                <w:bCs/>
                <w:sz w:val="22"/>
                <w:lang w:eastAsia="ru-RU"/>
              </w:rPr>
            </w:pPr>
          </w:p>
        </w:tc>
        <w:tc>
          <w:tcPr>
            <w:tcW w:w="460" w:type="pct"/>
            <w:vMerge/>
            <w:shd w:val="clear" w:color="auto" w:fill="auto"/>
            <w:vAlign w:val="center"/>
            <w:hideMark/>
          </w:tcPr>
          <w:p w:rsidR="00215921" w:rsidRPr="00A5746B" w:rsidRDefault="00215921" w:rsidP="00794993">
            <w:pPr>
              <w:jc w:val="left"/>
              <w:rPr>
                <w:rFonts w:eastAsia="Times New Roman"/>
                <w:b/>
                <w:bCs/>
                <w:sz w:val="22"/>
                <w:lang w:eastAsia="ru-RU"/>
              </w:rPr>
            </w:pPr>
          </w:p>
        </w:tc>
        <w:tc>
          <w:tcPr>
            <w:tcW w:w="427" w:type="pct"/>
            <w:shd w:val="clear" w:color="auto" w:fill="auto"/>
            <w:vAlign w:val="center"/>
            <w:hideMark/>
          </w:tcPr>
          <w:p w:rsidR="00215921" w:rsidRPr="00A5746B" w:rsidRDefault="00215921" w:rsidP="00794993">
            <w:pPr>
              <w:jc w:val="center"/>
              <w:rPr>
                <w:rFonts w:eastAsia="Times New Roman"/>
                <w:b/>
                <w:bCs/>
                <w:sz w:val="22"/>
                <w:lang w:eastAsia="ru-RU"/>
              </w:rPr>
            </w:pPr>
            <w:r w:rsidRPr="00A5746B">
              <w:rPr>
                <w:rFonts w:eastAsia="Times New Roman"/>
                <w:b/>
                <w:bCs/>
                <w:sz w:val="22"/>
                <w:lang w:eastAsia="ru-RU"/>
              </w:rPr>
              <w:t>Основное</w:t>
            </w:r>
            <w:r w:rsidR="003F3107" w:rsidRPr="00A5746B">
              <w:rPr>
                <w:rFonts w:eastAsia="Times New Roman"/>
                <w:b/>
                <w:bCs/>
                <w:sz w:val="22"/>
                <w:lang w:eastAsia="ru-RU"/>
              </w:rPr>
              <w:t xml:space="preserve"> </w:t>
            </w:r>
            <w:r w:rsidRPr="00A5746B">
              <w:rPr>
                <w:rFonts w:eastAsia="Times New Roman"/>
                <w:b/>
                <w:bCs/>
                <w:sz w:val="22"/>
                <w:lang w:eastAsia="ru-RU"/>
              </w:rPr>
              <w:t xml:space="preserve"> (вид то</w:t>
            </w:r>
            <w:r w:rsidRPr="00A5746B">
              <w:rPr>
                <w:rFonts w:eastAsia="Times New Roman"/>
                <w:b/>
                <w:bCs/>
                <w:sz w:val="22"/>
                <w:lang w:eastAsia="ru-RU"/>
              </w:rPr>
              <w:t>п</w:t>
            </w:r>
            <w:r w:rsidRPr="00A5746B">
              <w:rPr>
                <w:rFonts w:eastAsia="Times New Roman"/>
                <w:b/>
                <w:bCs/>
                <w:sz w:val="22"/>
                <w:lang w:eastAsia="ru-RU"/>
              </w:rPr>
              <w:t>лива)</w:t>
            </w:r>
          </w:p>
        </w:tc>
        <w:tc>
          <w:tcPr>
            <w:tcW w:w="425" w:type="pct"/>
            <w:shd w:val="clear" w:color="auto" w:fill="auto"/>
            <w:vAlign w:val="center"/>
            <w:hideMark/>
          </w:tcPr>
          <w:p w:rsidR="00215921" w:rsidRPr="00A5746B" w:rsidRDefault="00215921" w:rsidP="00794993">
            <w:pPr>
              <w:jc w:val="center"/>
              <w:rPr>
                <w:rFonts w:eastAsia="Times New Roman"/>
                <w:b/>
                <w:bCs/>
                <w:sz w:val="22"/>
                <w:lang w:eastAsia="ru-RU"/>
              </w:rPr>
            </w:pPr>
            <w:r w:rsidRPr="00A5746B">
              <w:rPr>
                <w:rFonts w:eastAsia="Times New Roman"/>
                <w:b/>
                <w:bCs/>
                <w:sz w:val="22"/>
                <w:lang w:eastAsia="ru-RU"/>
              </w:rPr>
              <w:t>Резервное</w:t>
            </w:r>
            <w:r w:rsidR="003F3107" w:rsidRPr="00A5746B">
              <w:rPr>
                <w:rFonts w:eastAsia="Times New Roman"/>
                <w:b/>
                <w:bCs/>
                <w:sz w:val="22"/>
                <w:lang w:eastAsia="ru-RU"/>
              </w:rPr>
              <w:t xml:space="preserve"> </w:t>
            </w:r>
            <w:r w:rsidRPr="00A5746B">
              <w:rPr>
                <w:rFonts w:eastAsia="Times New Roman"/>
                <w:b/>
                <w:bCs/>
                <w:sz w:val="22"/>
                <w:lang w:eastAsia="ru-RU"/>
              </w:rPr>
              <w:t>(вид то</w:t>
            </w:r>
            <w:r w:rsidRPr="00A5746B">
              <w:rPr>
                <w:rFonts w:eastAsia="Times New Roman"/>
                <w:b/>
                <w:bCs/>
                <w:sz w:val="22"/>
                <w:lang w:eastAsia="ru-RU"/>
              </w:rPr>
              <w:t>п</w:t>
            </w:r>
            <w:r w:rsidRPr="00A5746B">
              <w:rPr>
                <w:rFonts w:eastAsia="Times New Roman"/>
                <w:b/>
                <w:bCs/>
                <w:sz w:val="22"/>
                <w:lang w:eastAsia="ru-RU"/>
              </w:rPr>
              <w:t>лива)</w:t>
            </w:r>
          </w:p>
        </w:tc>
      </w:tr>
      <w:tr w:rsidR="00215921" w:rsidRPr="00A5746B" w:rsidTr="00215921">
        <w:trPr>
          <w:trHeight w:val="230"/>
        </w:trPr>
        <w:tc>
          <w:tcPr>
            <w:tcW w:w="223" w:type="pct"/>
            <w:shd w:val="clear" w:color="auto" w:fill="auto"/>
            <w:noWrap/>
            <w:vAlign w:val="center"/>
          </w:tcPr>
          <w:p w:rsidR="00215921" w:rsidRPr="00A5746B" w:rsidRDefault="00215921" w:rsidP="00F94739">
            <w:pPr>
              <w:pStyle w:val="ab"/>
              <w:numPr>
                <w:ilvl w:val="0"/>
                <w:numId w:val="25"/>
              </w:numPr>
              <w:ind w:left="0" w:firstLine="0"/>
              <w:jc w:val="center"/>
              <w:rPr>
                <w:rFonts w:eastAsia="Times New Roman"/>
                <w:sz w:val="22"/>
                <w:lang w:eastAsia="ru-RU"/>
              </w:rPr>
            </w:pPr>
          </w:p>
        </w:tc>
        <w:tc>
          <w:tcPr>
            <w:tcW w:w="1409" w:type="pct"/>
            <w:shd w:val="clear" w:color="auto" w:fill="auto"/>
            <w:vAlign w:val="center"/>
          </w:tcPr>
          <w:p w:rsidR="00215921" w:rsidRPr="00A5746B" w:rsidRDefault="00215921" w:rsidP="00895D64">
            <w:pPr>
              <w:jc w:val="center"/>
              <w:rPr>
                <w:sz w:val="22"/>
              </w:rPr>
            </w:pPr>
            <w:r w:rsidRPr="00A5746B">
              <w:rPr>
                <w:sz w:val="22"/>
              </w:rPr>
              <w:t>Котельная (п. Яр, ул. Школьная, 6а)</w:t>
            </w:r>
          </w:p>
        </w:tc>
        <w:tc>
          <w:tcPr>
            <w:tcW w:w="689" w:type="pct"/>
            <w:shd w:val="clear" w:color="auto" w:fill="auto"/>
            <w:vAlign w:val="center"/>
          </w:tcPr>
          <w:p w:rsidR="00215921" w:rsidRPr="00A5746B" w:rsidRDefault="00215921" w:rsidP="00895D64">
            <w:pPr>
              <w:jc w:val="center"/>
              <w:rPr>
                <w:sz w:val="22"/>
              </w:rPr>
            </w:pPr>
            <w:r w:rsidRPr="00A5746B">
              <w:rPr>
                <w:sz w:val="22"/>
              </w:rPr>
              <w:t>ООО «Яр Энерго»</w:t>
            </w:r>
          </w:p>
        </w:tc>
        <w:tc>
          <w:tcPr>
            <w:tcW w:w="453" w:type="pct"/>
            <w:shd w:val="clear" w:color="auto" w:fill="auto"/>
            <w:noWrap/>
            <w:vAlign w:val="center"/>
            <w:hideMark/>
          </w:tcPr>
          <w:p w:rsidR="00215921" w:rsidRPr="00A5746B" w:rsidRDefault="00215921" w:rsidP="00794993">
            <w:pPr>
              <w:jc w:val="center"/>
              <w:rPr>
                <w:rFonts w:eastAsia="Times New Roman"/>
                <w:sz w:val="22"/>
                <w:lang w:eastAsia="ru-RU"/>
              </w:rPr>
            </w:pPr>
            <w:r w:rsidRPr="00A5746B">
              <w:rPr>
                <w:rFonts w:eastAsia="Times New Roman"/>
                <w:sz w:val="22"/>
                <w:lang w:eastAsia="ru-RU"/>
              </w:rPr>
              <w:t>2015</w:t>
            </w:r>
          </w:p>
        </w:tc>
        <w:tc>
          <w:tcPr>
            <w:tcW w:w="502" w:type="pct"/>
            <w:shd w:val="clear" w:color="auto" w:fill="auto"/>
            <w:noWrap/>
            <w:vAlign w:val="center"/>
            <w:hideMark/>
          </w:tcPr>
          <w:p w:rsidR="00215921" w:rsidRPr="00A5746B" w:rsidRDefault="00215921" w:rsidP="00794993">
            <w:pPr>
              <w:jc w:val="center"/>
              <w:rPr>
                <w:rFonts w:eastAsia="Times New Roman"/>
                <w:sz w:val="22"/>
                <w:lang w:eastAsia="ru-RU"/>
              </w:rPr>
            </w:pPr>
            <w:r w:rsidRPr="00A5746B">
              <w:rPr>
                <w:rFonts w:eastAsia="Times New Roman"/>
                <w:sz w:val="22"/>
                <w:lang w:eastAsia="ru-RU"/>
              </w:rPr>
              <w:t>-</w:t>
            </w:r>
          </w:p>
        </w:tc>
        <w:tc>
          <w:tcPr>
            <w:tcW w:w="411" w:type="pct"/>
            <w:shd w:val="clear" w:color="auto" w:fill="auto"/>
            <w:noWrap/>
            <w:vAlign w:val="center"/>
            <w:hideMark/>
          </w:tcPr>
          <w:p w:rsidR="00215921" w:rsidRPr="00A5746B" w:rsidRDefault="00215921" w:rsidP="00794993">
            <w:pPr>
              <w:jc w:val="center"/>
              <w:rPr>
                <w:rFonts w:eastAsia="Times New Roman"/>
                <w:sz w:val="22"/>
                <w:lang w:eastAsia="ru-RU"/>
              </w:rPr>
            </w:pPr>
            <w:r w:rsidRPr="00A5746B">
              <w:rPr>
                <w:rFonts w:eastAsia="Times New Roman"/>
                <w:sz w:val="22"/>
                <w:lang w:eastAsia="ru-RU"/>
              </w:rPr>
              <w:t>4,44</w:t>
            </w:r>
          </w:p>
        </w:tc>
        <w:tc>
          <w:tcPr>
            <w:tcW w:w="460" w:type="pct"/>
            <w:shd w:val="clear" w:color="auto" w:fill="auto"/>
            <w:noWrap/>
            <w:vAlign w:val="center"/>
            <w:hideMark/>
          </w:tcPr>
          <w:p w:rsidR="00215921" w:rsidRPr="00A5746B" w:rsidRDefault="00215921" w:rsidP="00794993">
            <w:pPr>
              <w:jc w:val="center"/>
              <w:rPr>
                <w:rFonts w:eastAsia="Times New Roman"/>
                <w:sz w:val="22"/>
                <w:lang w:eastAsia="ru-RU"/>
              </w:rPr>
            </w:pPr>
            <w:r w:rsidRPr="00A5746B">
              <w:rPr>
                <w:rFonts w:eastAsia="Times New Roman"/>
                <w:sz w:val="22"/>
                <w:lang w:eastAsia="ru-RU"/>
              </w:rPr>
              <w:t>2,15</w:t>
            </w:r>
          </w:p>
        </w:tc>
        <w:tc>
          <w:tcPr>
            <w:tcW w:w="427" w:type="pct"/>
            <w:shd w:val="clear" w:color="auto" w:fill="auto"/>
            <w:noWrap/>
            <w:vAlign w:val="center"/>
            <w:hideMark/>
          </w:tcPr>
          <w:p w:rsidR="00215921" w:rsidRPr="00A5746B" w:rsidRDefault="00215921" w:rsidP="00794993">
            <w:pPr>
              <w:jc w:val="center"/>
              <w:rPr>
                <w:rFonts w:eastAsia="Times New Roman"/>
                <w:sz w:val="22"/>
                <w:lang w:eastAsia="ru-RU"/>
              </w:rPr>
            </w:pPr>
            <w:r w:rsidRPr="00A5746B">
              <w:rPr>
                <w:rFonts w:eastAsia="Times New Roman"/>
                <w:sz w:val="22"/>
                <w:lang w:eastAsia="ru-RU"/>
              </w:rPr>
              <w:t>газ</w:t>
            </w:r>
          </w:p>
        </w:tc>
        <w:tc>
          <w:tcPr>
            <w:tcW w:w="425" w:type="pct"/>
            <w:shd w:val="clear" w:color="auto" w:fill="auto"/>
            <w:noWrap/>
            <w:vAlign w:val="center"/>
            <w:hideMark/>
          </w:tcPr>
          <w:p w:rsidR="00215921" w:rsidRPr="00A5746B" w:rsidRDefault="00215921" w:rsidP="00794993">
            <w:pPr>
              <w:jc w:val="center"/>
              <w:rPr>
                <w:rFonts w:eastAsia="Times New Roman"/>
                <w:sz w:val="22"/>
                <w:lang w:eastAsia="ru-RU"/>
              </w:rPr>
            </w:pPr>
            <w:r w:rsidRPr="00A5746B">
              <w:rPr>
                <w:rFonts w:eastAsia="Times New Roman"/>
                <w:sz w:val="22"/>
                <w:lang w:eastAsia="ru-RU"/>
              </w:rPr>
              <w:t>нет</w:t>
            </w:r>
          </w:p>
        </w:tc>
      </w:tr>
      <w:tr w:rsidR="00215921" w:rsidRPr="00A5746B" w:rsidTr="00215921">
        <w:trPr>
          <w:trHeight w:val="230"/>
        </w:trPr>
        <w:tc>
          <w:tcPr>
            <w:tcW w:w="223" w:type="pct"/>
            <w:shd w:val="clear" w:color="auto" w:fill="auto"/>
            <w:noWrap/>
            <w:vAlign w:val="center"/>
          </w:tcPr>
          <w:p w:rsidR="00215921" w:rsidRPr="00A5746B" w:rsidRDefault="00215921" w:rsidP="00F94739">
            <w:pPr>
              <w:pStyle w:val="ab"/>
              <w:numPr>
                <w:ilvl w:val="0"/>
                <w:numId w:val="25"/>
              </w:numPr>
              <w:ind w:left="0" w:firstLine="0"/>
              <w:jc w:val="left"/>
              <w:rPr>
                <w:rFonts w:eastAsia="Times New Roman"/>
                <w:sz w:val="22"/>
                <w:lang w:eastAsia="ru-RU"/>
              </w:rPr>
            </w:pPr>
          </w:p>
        </w:tc>
        <w:tc>
          <w:tcPr>
            <w:tcW w:w="1409" w:type="pct"/>
            <w:shd w:val="clear" w:color="auto" w:fill="auto"/>
            <w:vAlign w:val="center"/>
          </w:tcPr>
          <w:p w:rsidR="00215921" w:rsidRPr="00A5746B" w:rsidRDefault="00215921" w:rsidP="00895D64">
            <w:pPr>
              <w:jc w:val="center"/>
              <w:rPr>
                <w:sz w:val="22"/>
              </w:rPr>
            </w:pPr>
            <w:r w:rsidRPr="00A5746B">
              <w:rPr>
                <w:sz w:val="22"/>
              </w:rPr>
              <w:t>Котельная (с.Дизьмино, ул. Школьная, 26а)</w:t>
            </w:r>
          </w:p>
        </w:tc>
        <w:tc>
          <w:tcPr>
            <w:tcW w:w="689" w:type="pct"/>
            <w:shd w:val="clear" w:color="auto" w:fill="auto"/>
            <w:vAlign w:val="center"/>
          </w:tcPr>
          <w:p w:rsidR="00215921" w:rsidRPr="00A5746B" w:rsidRDefault="00215921" w:rsidP="00895D64">
            <w:pPr>
              <w:jc w:val="center"/>
              <w:rPr>
                <w:sz w:val="22"/>
              </w:rPr>
            </w:pPr>
            <w:r w:rsidRPr="00A5746B">
              <w:rPr>
                <w:sz w:val="22"/>
              </w:rPr>
              <w:t>ООО «Яр Энерго»</w:t>
            </w:r>
          </w:p>
        </w:tc>
        <w:tc>
          <w:tcPr>
            <w:tcW w:w="453" w:type="pct"/>
            <w:shd w:val="clear" w:color="auto" w:fill="auto"/>
            <w:noWrap/>
            <w:vAlign w:val="center"/>
            <w:hideMark/>
          </w:tcPr>
          <w:p w:rsidR="00215921" w:rsidRPr="00A5746B" w:rsidRDefault="00215921" w:rsidP="00794993">
            <w:pPr>
              <w:jc w:val="center"/>
              <w:rPr>
                <w:rFonts w:eastAsia="Times New Roman"/>
                <w:sz w:val="22"/>
                <w:lang w:eastAsia="ru-RU"/>
              </w:rPr>
            </w:pPr>
            <w:r w:rsidRPr="00A5746B">
              <w:rPr>
                <w:rFonts w:eastAsia="Times New Roman"/>
                <w:sz w:val="22"/>
                <w:lang w:eastAsia="ru-RU"/>
              </w:rPr>
              <w:t>1998</w:t>
            </w:r>
          </w:p>
        </w:tc>
        <w:tc>
          <w:tcPr>
            <w:tcW w:w="502" w:type="pct"/>
            <w:shd w:val="clear" w:color="auto" w:fill="auto"/>
            <w:noWrap/>
            <w:vAlign w:val="center"/>
            <w:hideMark/>
          </w:tcPr>
          <w:p w:rsidR="00215921" w:rsidRPr="00A5746B" w:rsidRDefault="00215921" w:rsidP="00794993">
            <w:pPr>
              <w:jc w:val="center"/>
              <w:rPr>
                <w:rFonts w:eastAsia="Times New Roman"/>
                <w:sz w:val="22"/>
                <w:lang w:eastAsia="ru-RU"/>
              </w:rPr>
            </w:pPr>
            <w:r w:rsidRPr="00A5746B">
              <w:rPr>
                <w:rFonts w:eastAsia="Times New Roman"/>
                <w:sz w:val="22"/>
                <w:lang w:eastAsia="ru-RU"/>
              </w:rPr>
              <w:t>2012</w:t>
            </w:r>
          </w:p>
        </w:tc>
        <w:tc>
          <w:tcPr>
            <w:tcW w:w="411" w:type="pct"/>
            <w:shd w:val="clear" w:color="auto" w:fill="auto"/>
            <w:noWrap/>
            <w:vAlign w:val="center"/>
            <w:hideMark/>
          </w:tcPr>
          <w:p w:rsidR="00215921" w:rsidRPr="00A5746B" w:rsidRDefault="00215921" w:rsidP="00794993">
            <w:pPr>
              <w:jc w:val="center"/>
              <w:rPr>
                <w:rFonts w:eastAsia="Times New Roman"/>
                <w:sz w:val="22"/>
                <w:lang w:eastAsia="ru-RU"/>
              </w:rPr>
            </w:pPr>
            <w:r w:rsidRPr="00A5746B">
              <w:rPr>
                <w:rFonts w:eastAsia="Times New Roman"/>
                <w:sz w:val="22"/>
                <w:lang w:eastAsia="ru-RU"/>
              </w:rPr>
              <w:t>1,08</w:t>
            </w:r>
          </w:p>
        </w:tc>
        <w:tc>
          <w:tcPr>
            <w:tcW w:w="460" w:type="pct"/>
            <w:shd w:val="clear" w:color="auto" w:fill="auto"/>
            <w:noWrap/>
            <w:vAlign w:val="center"/>
            <w:hideMark/>
          </w:tcPr>
          <w:p w:rsidR="00215921" w:rsidRPr="00A5746B" w:rsidRDefault="00215921" w:rsidP="00794993">
            <w:pPr>
              <w:jc w:val="center"/>
              <w:rPr>
                <w:rFonts w:eastAsia="Times New Roman"/>
                <w:sz w:val="22"/>
                <w:lang w:eastAsia="ru-RU"/>
              </w:rPr>
            </w:pPr>
            <w:r w:rsidRPr="00A5746B">
              <w:rPr>
                <w:rFonts w:eastAsia="Times New Roman"/>
                <w:sz w:val="22"/>
                <w:lang w:eastAsia="ru-RU"/>
              </w:rPr>
              <w:t>0,403</w:t>
            </w:r>
          </w:p>
        </w:tc>
        <w:tc>
          <w:tcPr>
            <w:tcW w:w="427" w:type="pct"/>
            <w:shd w:val="clear" w:color="auto" w:fill="auto"/>
            <w:noWrap/>
            <w:vAlign w:val="center"/>
            <w:hideMark/>
          </w:tcPr>
          <w:p w:rsidR="00215921" w:rsidRPr="00A5746B" w:rsidRDefault="00215921" w:rsidP="00794993">
            <w:pPr>
              <w:jc w:val="center"/>
              <w:rPr>
                <w:rFonts w:eastAsia="Times New Roman"/>
                <w:sz w:val="22"/>
                <w:lang w:eastAsia="ru-RU"/>
              </w:rPr>
            </w:pPr>
            <w:r w:rsidRPr="00A5746B">
              <w:rPr>
                <w:rFonts w:eastAsia="Times New Roman"/>
                <w:sz w:val="22"/>
                <w:lang w:eastAsia="ru-RU"/>
              </w:rPr>
              <w:t>газ</w:t>
            </w:r>
          </w:p>
        </w:tc>
        <w:tc>
          <w:tcPr>
            <w:tcW w:w="425" w:type="pct"/>
            <w:shd w:val="clear" w:color="auto" w:fill="auto"/>
            <w:noWrap/>
            <w:vAlign w:val="center"/>
            <w:hideMark/>
          </w:tcPr>
          <w:p w:rsidR="00215921" w:rsidRPr="00A5746B" w:rsidRDefault="00215921" w:rsidP="00794993">
            <w:pPr>
              <w:jc w:val="center"/>
              <w:rPr>
                <w:rFonts w:eastAsia="Times New Roman"/>
                <w:sz w:val="22"/>
                <w:lang w:eastAsia="ru-RU"/>
              </w:rPr>
            </w:pPr>
            <w:r w:rsidRPr="00A5746B">
              <w:rPr>
                <w:rFonts w:eastAsia="Times New Roman"/>
                <w:sz w:val="22"/>
                <w:lang w:eastAsia="ru-RU"/>
              </w:rPr>
              <w:t>нет</w:t>
            </w:r>
          </w:p>
        </w:tc>
      </w:tr>
      <w:tr w:rsidR="00215921" w:rsidRPr="00A5746B" w:rsidTr="00215921">
        <w:trPr>
          <w:trHeight w:val="230"/>
        </w:trPr>
        <w:tc>
          <w:tcPr>
            <w:tcW w:w="223" w:type="pct"/>
            <w:shd w:val="clear" w:color="auto" w:fill="auto"/>
            <w:noWrap/>
            <w:vAlign w:val="center"/>
          </w:tcPr>
          <w:p w:rsidR="00215921" w:rsidRPr="00A5746B" w:rsidRDefault="00215921" w:rsidP="00F94739">
            <w:pPr>
              <w:pStyle w:val="ab"/>
              <w:numPr>
                <w:ilvl w:val="0"/>
                <w:numId w:val="25"/>
              </w:numPr>
              <w:ind w:left="0" w:firstLine="0"/>
              <w:jc w:val="center"/>
              <w:rPr>
                <w:rFonts w:eastAsia="Times New Roman"/>
                <w:sz w:val="22"/>
                <w:lang w:eastAsia="ru-RU"/>
              </w:rPr>
            </w:pPr>
          </w:p>
        </w:tc>
        <w:tc>
          <w:tcPr>
            <w:tcW w:w="1409" w:type="pct"/>
            <w:shd w:val="clear" w:color="auto" w:fill="auto"/>
            <w:vAlign w:val="center"/>
            <w:hideMark/>
          </w:tcPr>
          <w:p w:rsidR="00215921" w:rsidRPr="00A5746B" w:rsidRDefault="00215921" w:rsidP="00895D64">
            <w:pPr>
              <w:jc w:val="center"/>
              <w:rPr>
                <w:sz w:val="22"/>
              </w:rPr>
            </w:pPr>
            <w:r w:rsidRPr="00A5746B">
              <w:rPr>
                <w:sz w:val="22"/>
              </w:rPr>
              <w:t>Котельная (п.Яр, ул. Советская, 1)</w:t>
            </w:r>
          </w:p>
        </w:tc>
        <w:tc>
          <w:tcPr>
            <w:tcW w:w="689" w:type="pct"/>
            <w:shd w:val="clear" w:color="auto" w:fill="auto"/>
            <w:vAlign w:val="center"/>
            <w:hideMark/>
          </w:tcPr>
          <w:p w:rsidR="00215921" w:rsidRPr="00A5746B" w:rsidRDefault="00215921" w:rsidP="00895D64">
            <w:pPr>
              <w:jc w:val="center"/>
              <w:rPr>
                <w:sz w:val="22"/>
              </w:rPr>
            </w:pPr>
            <w:r w:rsidRPr="00A5746B">
              <w:rPr>
                <w:sz w:val="22"/>
              </w:rPr>
              <w:t>ООО «Яр Энерго»</w:t>
            </w:r>
          </w:p>
        </w:tc>
        <w:tc>
          <w:tcPr>
            <w:tcW w:w="453" w:type="pct"/>
            <w:shd w:val="clear" w:color="auto" w:fill="auto"/>
            <w:noWrap/>
            <w:vAlign w:val="center"/>
            <w:hideMark/>
          </w:tcPr>
          <w:p w:rsidR="00215921" w:rsidRPr="00A5746B" w:rsidRDefault="00215921" w:rsidP="00794993">
            <w:pPr>
              <w:jc w:val="center"/>
              <w:rPr>
                <w:rFonts w:eastAsia="Times New Roman"/>
                <w:sz w:val="22"/>
                <w:lang w:eastAsia="ru-RU"/>
              </w:rPr>
            </w:pPr>
            <w:r w:rsidRPr="00A5746B">
              <w:rPr>
                <w:rFonts w:eastAsia="Times New Roman"/>
                <w:sz w:val="22"/>
                <w:lang w:eastAsia="ru-RU"/>
              </w:rPr>
              <w:t>1989</w:t>
            </w:r>
          </w:p>
        </w:tc>
        <w:tc>
          <w:tcPr>
            <w:tcW w:w="502" w:type="pct"/>
            <w:shd w:val="clear" w:color="auto" w:fill="auto"/>
            <w:noWrap/>
            <w:vAlign w:val="center"/>
            <w:hideMark/>
          </w:tcPr>
          <w:p w:rsidR="00215921" w:rsidRPr="00A5746B" w:rsidRDefault="00215921" w:rsidP="00794993">
            <w:pPr>
              <w:jc w:val="center"/>
              <w:rPr>
                <w:rFonts w:eastAsia="Times New Roman"/>
                <w:sz w:val="22"/>
                <w:lang w:eastAsia="ru-RU"/>
              </w:rPr>
            </w:pPr>
            <w:r w:rsidRPr="00A5746B">
              <w:rPr>
                <w:rFonts w:eastAsia="Times New Roman"/>
                <w:sz w:val="22"/>
                <w:lang w:eastAsia="ru-RU"/>
              </w:rPr>
              <w:t>2020</w:t>
            </w:r>
          </w:p>
        </w:tc>
        <w:tc>
          <w:tcPr>
            <w:tcW w:w="411" w:type="pct"/>
            <w:shd w:val="clear" w:color="auto" w:fill="auto"/>
            <w:noWrap/>
            <w:vAlign w:val="center"/>
            <w:hideMark/>
          </w:tcPr>
          <w:p w:rsidR="00215921" w:rsidRPr="00A5746B" w:rsidRDefault="00215921" w:rsidP="00794993">
            <w:pPr>
              <w:jc w:val="center"/>
              <w:rPr>
                <w:rFonts w:eastAsia="Times New Roman"/>
                <w:sz w:val="22"/>
                <w:lang w:eastAsia="ru-RU"/>
              </w:rPr>
            </w:pPr>
            <w:r w:rsidRPr="00A5746B">
              <w:rPr>
                <w:rFonts w:eastAsia="Times New Roman"/>
                <w:sz w:val="22"/>
                <w:lang w:eastAsia="ru-RU"/>
              </w:rPr>
              <w:t>2,219</w:t>
            </w:r>
          </w:p>
        </w:tc>
        <w:tc>
          <w:tcPr>
            <w:tcW w:w="460" w:type="pct"/>
            <w:shd w:val="clear" w:color="auto" w:fill="auto"/>
            <w:noWrap/>
            <w:vAlign w:val="center"/>
            <w:hideMark/>
          </w:tcPr>
          <w:p w:rsidR="00215921" w:rsidRPr="00A5746B" w:rsidRDefault="00215921" w:rsidP="00794993">
            <w:pPr>
              <w:jc w:val="center"/>
              <w:rPr>
                <w:rFonts w:eastAsia="Times New Roman"/>
                <w:sz w:val="22"/>
                <w:lang w:eastAsia="ru-RU"/>
              </w:rPr>
            </w:pPr>
            <w:r w:rsidRPr="00A5746B">
              <w:rPr>
                <w:rFonts w:eastAsia="Times New Roman"/>
                <w:sz w:val="22"/>
                <w:lang w:eastAsia="ru-RU"/>
              </w:rPr>
              <w:t>0,975</w:t>
            </w:r>
          </w:p>
        </w:tc>
        <w:tc>
          <w:tcPr>
            <w:tcW w:w="427" w:type="pct"/>
            <w:shd w:val="clear" w:color="auto" w:fill="auto"/>
            <w:noWrap/>
            <w:vAlign w:val="center"/>
            <w:hideMark/>
          </w:tcPr>
          <w:p w:rsidR="00215921" w:rsidRPr="00A5746B" w:rsidRDefault="00215921" w:rsidP="00794993">
            <w:pPr>
              <w:jc w:val="center"/>
              <w:rPr>
                <w:rFonts w:eastAsia="Times New Roman"/>
                <w:sz w:val="22"/>
                <w:lang w:eastAsia="ru-RU"/>
              </w:rPr>
            </w:pPr>
            <w:r w:rsidRPr="00A5746B">
              <w:rPr>
                <w:rFonts w:eastAsia="Times New Roman"/>
                <w:sz w:val="22"/>
                <w:lang w:eastAsia="ru-RU"/>
              </w:rPr>
              <w:t>газ</w:t>
            </w:r>
          </w:p>
        </w:tc>
        <w:tc>
          <w:tcPr>
            <w:tcW w:w="425" w:type="pct"/>
            <w:shd w:val="clear" w:color="auto" w:fill="auto"/>
            <w:noWrap/>
            <w:vAlign w:val="center"/>
            <w:hideMark/>
          </w:tcPr>
          <w:p w:rsidR="00215921" w:rsidRPr="00A5746B" w:rsidRDefault="00215921" w:rsidP="00794993">
            <w:pPr>
              <w:jc w:val="center"/>
              <w:rPr>
                <w:rFonts w:eastAsia="Times New Roman"/>
                <w:sz w:val="22"/>
                <w:lang w:eastAsia="ru-RU"/>
              </w:rPr>
            </w:pPr>
            <w:r w:rsidRPr="00A5746B">
              <w:rPr>
                <w:rFonts w:eastAsia="Times New Roman"/>
                <w:sz w:val="22"/>
                <w:lang w:eastAsia="ru-RU"/>
              </w:rPr>
              <w:t>нет</w:t>
            </w:r>
          </w:p>
        </w:tc>
      </w:tr>
      <w:tr w:rsidR="00215921" w:rsidRPr="00A5746B" w:rsidTr="00215921">
        <w:trPr>
          <w:trHeight w:val="230"/>
        </w:trPr>
        <w:tc>
          <w:tcPr>
            <w:tcW w:w="223" w:type="pct"/>
            <w:shd w:val="clear" w:color="auto" w:fill="auto"/>
            <w:noWrap/>
            <w:vAlign w:val="center"/>
          </w:tcPr>
          <w:p w:rsidR="00215921" w:rsidRPr="00A5746B" w:rsidRDefault="00215921" w:rsidP="00F94739">
            <w:pPr>
              <w:pStyle w:val="ab"/>
              <w:numPr>
                <w:ilvl w:val="0"/>
                <w:numId w:val="25"/>
              </w:numPr>
              <w:ind w:left="0" w:firstLine="0"/>
              <w:jc w:val="center"/>
              <w:rPr>
                <w:rFonts w:eastAsia="Times New Roman"/>
                <w:sz w:val="22"/>
                <w:lang w:eastAsia="ru-RU"/>
              </w:rPr>
            </w:pPr>
          </w:p>
        </w:tc>
        <w:tc>
          <w:tcPr>
            <w:tcW w:w="1409" w:type="pct"/>
            <w:shd w:val="clear" w:color="auto" w:fill="auto"/>
            <w:vAlign w:val="center"/>
          </w:tcPr>
          <w:p w:rsidR="00215921" w:rsidRPr="00A5746B" w:rsidRDefault="00215921" w:rsidP="00895D64">
            <w:pPr>
              <w:jc w:val="center"/>
              <w:rPr>
                <w:sz w:val="22"/>
              </w:rPr>
            </w:pPr>
            <w:r w:rsidRPr="00A5746B">
              <w:rPr>
                <w:sz w:val="22"/>
              </w:rPr>
              <w:t>Котельная (с.Пудем, ул. Гагарина, 2а)</w:t>
            </w:r>
          </w:p>
        </w:tc>
        <w:tc>
          <w:tcPr>
            <w:tcW w:w="689" w:type="pct"/>
            <w:shd w:val="clear" w:color="auto" w:fill="auto"/>
            <w:vAlign w:val="center"/>
          </w:tcPr>
          <w:p w:rsidR="00215921" w:rsidRPr="00A5746B" w:rsidRDefault="00215921" w:rsidP="00895D64">
            <w:pPr>
              <w:jc w:val="center"/>
              <w:rPr>
                <w:sz w:val="22"/>
              </w:rPr>
            </w:pPr>
            <w:r w:rsidRPr="00A5746B">
              <w:rPr>
                <w:sz w:val="22"/>
              </w:rPr>
              <w:t>ООО «Яр Энерго»</w:t>
            </w:r>
          </w:p>
        </w:tc>
        <w:tc>
          <w:tcPr>
            <w:tcW w:w="453" w:type="pct"/>
            <w:shd w:val="clear" w:color="auto" w:fill="auto"/>
            <w:noWrap/>
            <w:vAlign w:val="center"/>
            <w:hideMark/>
          </w:tcPr>
          <w:p w:rsidR="00215921" w:rsidRPr="00A5746B" w:rsidRDefault="00215921" w:rsidP="00794993">
            <w:pPr>
              <w:jc w:val="center"/>
              <w:rPr>
                <w:rFonts w:eastAsia="Times New Roman"/>
                <w:sz w:val="22"/>
                <w:lang w:eastAsia="ru-RU"/>
              </w:rPr>
            </w:pPr>
            <w:r w:rsidRPr="00A5746B">
              <w:rPr>
                <w:rFonts w:eastAsia="Times New Roman"/>
                <w:sz w:val="22"/>
                <w:lang w:eastAsia="ru-RU"/>
              </w:rPr>
              <w:t>2011</w:t>
            </w:r>
          </w:p>
        </w:tc>
        <w:tc>
          <w:tcPr>
            <w:tcW w:w="502" w:type="pct"/>
            <w:shd w:val="clear" w:color="auto" w:fill="auto"/>
            <w:noWrap/>
            <w:vAlign w:val="center"/>
            <w:hideMark/>
          </w:tcPr>
          <w:p w:rsidR="00215921" w:rsidRPr="00A5746B" w:rsidRDefault="00215921" w:rsidP="00794993">
            <w:pPr>
              <w:jc w:val="center"/>
              <w:rPr>
                <w:rFonts w:eastAsia="Times New Roman"/>
                <w:sz w:val="22"/>
                <w:lang w:eastAsia="ru-RU"/>
              </w:rPr>
            </w:pPr>
            <w:r w:rsidRPr="00A5746B">
              <w:rPr>
                <w:rFonts w:eastAsia="Times New Roman"/>
                <w:sz w:val="22"/>
                <w:lang w:eastAsia="ru-RU"/>
              </w:rPr>
              <w:t>-</w:t>
            </w:r>
          </w:p>
        </w:tc>
        <w:tc>
          <w:tcPr>
            <w:tcW w:w="411" w:type="pct"/>
            <w:shd w:val="clear" w:color="auto" w:fill="auto"/>
            <w:noWrap/>
            <w:vAlign w:val="center"/>
            <w:hideMark/>
          </w:tcPr>
          <w:p w:rsidR="00215921" w:rsidRPr="00A5746B" w:rsidRDefault="00215921" w:rsidP="00794993">
            <w:pPr>
              <w:jc w:val="center"/>
              <w:rPr>
                <w:rFonts w:eastAsia="Times New Roman"/>
                <w:sz w:val="22"/>
                <w:lang w:eastAsia="ru-RU"/>
              </w:rPr>
            </w:pPr>
            <w:r w:rsidRPr="00A5746B">
              <w:rPr>
                <w:rFonts w:eastAsia="Times New Roman"/>
                <w:sz w:val="22"/>
                <w:lang w:eastAsia="ru-RU"/>
              </w:rPr>
              <w:t>4,623</w:t>
            </w:r>
          </w:p>
        </w:tc>
        <w:tc>
          <w:tcPr>
            <w:tcW w:w="460" w:type="pct"/>
            <w:shd w:val="clear" w:color="auto" w:fill="auto"/>
            <w:noWrap/>
            <w:vAlign w:val="center"/>
            <w:hideMark/>
          </w:tcPr>
          <w:p w:rsidR="00215921" w:rsidRPr="00A5746B" w:rsidRDefault="00215921" w:rsidP="00794993">
            <w:pPr>
              <w:jc w:val="center"/>
              <w:rPr>
                <w:rFonts w:eastAsia="Times New Roman"/>
                <w:sz w:val="22"/>
                <w:lang w:eastAsia="ru-RU"/>
              </w:rPr>
            </w:pPr>
            <w:r w:rsidRPr="00A5746B">
              <w:rPr>
                <w:rFonts w:eastAsia="Times New Roman"/>
                <w:sz w:val="22"/>
                <w:lang w:eastAsia="ru-RU"/>
              </w:rPr>
              <w:t>1,966</w:t>
            </w:r>
          </w:p>
        </w:tc>
        <w:tc>
          <w:tcPr>
            <w:tcW w:w="427" w:type="pct"/>
            <w:shd w:val="clear" w:color="auto" w:fill="auto"/>
            <w:noWrap/>
            <w:vAlign w:val="center"/>
            <w:hideMark/>
          </w:tcPr>
          <w:p w:rsidR="00215921" w:rsidRPr="00A5746B" w:rsidRDefault="00215921" w:rsidP="00794993">
            <w:pPr>
              <w:jc w:val="center"/>
              <w:rPr>
                <w:rFonts w:eastAsia="Times New Roman"/>
                <w:sz w:val="22"/>
                <w:lang w:eastAsia="ru-RU"/>
              </w:rPr>
            </w:pPr>
            <w:r w:rsidRPr="00A5746B">
              <w:rPr>
                <w:rFonts w:eastAsia="Times New Roman"/>
                <w:sz w:val="22"/>
                <w:lang w:eastAsia="ru-RU"/>
              </w:rPr>
              <w:t>газ</w:t>
            </w:r>
          </w:p>
        </w:tc>
        <w:tc>
          <w:tcPr>
            <w:tcW w:w="425" w:type="pct"/>
            <w:shd w:val="clear" w:color="auto" w:fill="auto"/>
            <w:noWrap/>
            <w:vAlign w:val="center"/>
            <w:hideMark/>
          </w:tcPr>
          <w:p w:rsidR="00215921" w:rsidRPr="00A5746B" w:rsidRDefault="00215921" w:rsidP="00794993">
            <w:pPr>
              <w:jc w:val="center"/>
              <w:rPr>
                <w:rFonts w:eastAsia="Times New Roman"/>
                <w:sz w:val="22"/>
                <w:lang w:eastAsia="ru-RU"/>
              </w:rPr>
            </w:pPr>
            <w:r w:rsidRPr="00A5746B">
              <w:rPr>
                <w:rFonts w:eastAsia="Times New Roman"/>
                <w:sz w:val="22"/>
                <w:lang w:eastAsia="ru-RU"/>
              </w:rPr>
              <w:t>нет</w:t>
            </w:r>
          </w:p>
        </w:tc>
      </w:tr>
      <w:tr w:rsidR="00215921" w:rsidRPr="00A5746B" w:rsidTr="00215921">
        <w:trPr>
          <w:trHeight w:val="230"/>
        </w:trPr>
        <w:tc>
          <w:tcPr>
            <w:tcW w:w="223" w:type="pct"/>
            <w:shd w:val="clear" w:color="auto" w:fill="auto"/>
            <w:noWrap/>
            <w:vAlign w:val="center"/>
          </w:tcPr>
          <w:p w:rsidR="00215921" w:rsidRPr="00A5746B" w:rsidRDefault="00215921" w:rsidP="00F94739">
            <w:pPr>
              <w:pStyle w:val="ab"/>
              <w:numPr>
                <w:ilvl w:val="0"/>
                <w:numId w:val="25"/>
              </w:numPr>
              <w:ind w:left="0" w:firstLine="0"/>
              <w:jc w:val="center"/>
              <w:rPr>
                <w:rFonts w:eastAsia="Times New Roman"/>
                <w:sz w:val="22"/>
                <w:lang w:eastAsia="ru-RU"/>
              </w:rPr>
            </w:pPr>
          </w:p>
        </w:tc>
        <w:tc>
          <w:tcPr>
            <w:tcW w:w="1409" w:type="pct"/>
            <w:shd w:val="clear" w:color="auto" w:fill="auto"/>
            <w:vAlign w:val="center"/>
            <w:hideMark/>
          </w:tcPr>
          <w:p w:rsidR="00215921" w:rsidRPr="00A5746B" w:rsidRDefault="00215921" w:rsidP="00895D64">
            <w:pPr>
              <w:jc w:val="center"/>
              <w:rPr>
                <w:sz w:val="22"/>
              </w:rPr>
            </w:pPr>
            <w:r w:rsidRPr="00A5746B">
              <w:rPr>
                <w:sz w:val="22"/>
              </w:rPr>
              <w:t>Котельная (п.Яр, ул. Ф.Васильева, 6а)</w:t>
            </w:r>
          </w:p>
        </w:tc>
        <w:tc>
          <w:tcPr>
            <w:tcW w:w="689" w:type="pct"/>
            <w:shd w:val="clear" w:color="auto" w:fill="auto"/>
            <w:vAlign w:val="center"/>
          </w:tcPr>
          <w:p w:rsidR="00215921" w:rsidRPr="00A5746B" w:rsidRDefault="00215921" w:rsidP="00895D64">
            <w:pPr>
              <w:jc w:val="center"/>
              <w:rPr>
                <w:sz w:val="22"/>
              </w:rPr>
            </w:pPr>
            <w:r w:rsidRPr="00A5746B">
              <w:rPr>
                <w:sz w:val="22"/>
              </w:rPr>
              <w:t>ООО «Яр Энерго»</w:t>
            </w:r>
          </w:p>
        </w:tc>
        <w:tc>
          <w:tcPr>
            <w:tcW w:w="453" w:type="pct"/>
            <w:shd w:val="clear" w:color="auto" w:fill="auto"/>
            <w:noWrap/>
            <w:vAlign w:val="center"/>
            <w:hideMark/>
          </w:tcPr>
          <w:p w:rsidR="00215921" w:rsidRPr="00A5746B" w:rsidRDefault="00215921" w:rsidP="00794993">
            <w:pPr>
              <w:jc w:val="center"/>
              <w:rPr>
                <w:rFonts w:eastAsia="Times New Roman"/>
                <w:sz w:val="22"/>
                <w:lang w:eastAsia="ru-RU"/>
              </w:rPr>
            </w:pPr>
            <w:r w:rsidRPr="00A5746B">
              <w:rPr>
                <w:rFonts w:eastAsia="Times New Roman"/>
                <w:sz w:val="22"/>
                <w:lang w:eastAsia="ru-RU"/>
              </w:rPr>
              <w:t>2015</w:t>
            </w:r>
          </w:p>
        </w:tc>
        <w:tc>
          <w:tcPr>
            <w:tcW w:w="502" w:type="pct"/>
            <w:shd w:val="clear" w:color="auto" w:fill="auto"/>
            <w:noWrap/>
            <w:vAlign w:val="center"/>
            <w:hideMark/>
          </w:tcPr>
          <w:p w:rsidR="00215921" w:rsidRPr="00A5746B" w:rsidRDefault="00215921" w:rsidP="00794993">
            <w:pPr>
              <w:jc w:val="center"/>
              <w:rPr>
                <w:rFonts w:eastAsia="Times New Roman"/>
                <w:sz w:val="22"/>
                <w:lang w:eastAsia="ru-RU"/>
              </w:rPr>
            </w:pPr>
            <w:r w:rsidRPr="00A5746B">
              <w:rPr>
                <w:rFonts w:eastAsia="Times New Roman"/>
                <w:sz w:val="22"/>
                <w:lang w:eastAsia="ru-RU"/>
              </w:rPr>
              <w:t>-</w:t>
            </w:r>
          </w:p>
        </w:tc>
        <w:tc>
          <w:tcPr>
            <w:tcW w:w="411" w:type="pct"/>
            <w:shd w:val="clear" w:color="auto" w:fill="auto"/>
            <w:noWrap/>
            <w:vAlign w:val="center"/>
            <w:hideMark/>
          </w:tcPr>
          <w:p w:rsidR="00215921" w:rsidRPr="00A5746B" w:rsidRDefault="00215921" w:rsidP="00D439F6">
            <w:pPr>
              <w:jc w:val="center"/>
              <w:rPr>
                <w:sz w:val="22"/>
              </w:rPr>
            </w:pPr>
            <w:r w:rsidRPr="00A5746B">
              <w:rPr>
                <w:sz w:val="22"/>
              </w:rPr>
              <w:t>3,698</w:t>
            </w:r>
          </w:p>
        </w:tc>
        <w:tc>
          <w:tcPr>
            <w:tcW w:w="460" w:type="pct"/>
            <w:shd w:val="clear" w:color="auto" w:fill="auto"/>
            <w:noWrap/>
            <w:vAlign w:val="center"/>
            <w:hideMark/>
          </w:tcPr>
          <w:p w:rsidR="00215921" w:rsidRPr="00A5746B" w:rsidRDefault="00215921" w:rsidP="00794993">
            <w:pPr>
              <w:jc w:val="center"/>
              <w:rPr>
                <w:rFonts w:eastAsia="Times New Roman"/>
                <w:sz w:val="22"/>
                <w:lang w:eastAsia="ru-RU"/>
              </w:rPr>
            </w:pPr>
            <w:r w:rsidRPr="00A5746B">
              <w:rPr>
                <w:rFonts w:eastAsia="Times New Roman"/>
                <w:sz w:val="22"/>
                <w:lang w:eastAsia="ru-RU"/>
              </w:rPr>
              <w:t>2,801</w:t>
            </w:r>
          </w:p>
        </w:tc>
        <w:tc>
          <w:tcPr>
            <w:tcW w:w="427" w:type="pct"/>
            <w:shd w:val="clear" w:color="auto" w:fill="auto"/>
            <w:noWrap/>
            <w:vAlign w:val="center"/>
            <w:hideMark/>
          </w:tcPr>
          <w:p w:rsidR="00215921" w:rsidRPr="00A5746B" w:rsidRDefault="00215921" w:rsidP="00794993">
            <w:pPr>
              <w:jc w:val="center"/>
              <w:rPr>
                <w:rFonts w:eastAsia="Times New Roman"/>
                <w:sz w:val="22"/>
                <w:lang w:eastAsia="ru-RU"/>
              </w:rPr>
            </w:pPr>
            <w:r w:rsidRPr="00A5746B">
              <w:rPr>
                <w:rFonts w:eastAsia="Times New Roman"/>
                <w:sz w:val="22"/>
                <w:lang w:eastAsia="ru-RU"/>
              </w:rPr>
              <w:t>газ</w:t>
            </w:r>
          </w:p>
        </w:tc>
        <w:tc>
          <w:tcPr>
            <w:tcW w:w="425" w:type="pct"/>
            <w:shd w:val="clear" w:color="auto" w:fill="auto"/>
            <w:noWrap/>
            <w:vAlign w:val="center"/>
            <w:hideMark/>
          </w:tcPr>
          <w:p w:rsidR="00215921" w:rsidRPr="00A5746B" w:rsidRDefault="00215921" w:rsidP="00794993">
            <w:pPr>
              <w:jc w:val="center"/>
              <w:rPr>
                <w:rFonts w:eastAsia="Times New Roman"/>
                <w:sz w:val="22"/>
                <w:lang w:eastAsia="ru-RU"/>
              </w:rPr>
            </w:pPr>
            <w:r w:rsidRPr="00A5746B">
              <w:rPr>
                <w:rFonts w:eastAsia="Times New Roman"/>
                <w:sz w:val="22"/>
                <w:lang w:eastAsia="ru-RU"/>
              </w:rPr>
              <w:t>нет</w:t>
            </w:r>
          </w:p>
        </w:tc>
      </w:tr>
      <w:tr w:rsidR="00215921" w:rsidRPr="00A5746B" w:rsidTr="00215921">
        <w:trPr>
          <w:trHeight w:val="230"/>
        </w:trPr>
        <w:tc>
          <w:tcPr>
            <w:tcW w:w="223" w:type="pct"/>
            <w:shd w:val="clear" w:color="auto" w:fill="auto"/>
            <w:noWrap/>
            <w:vAlign w:val="center"/>
          </w:tcPr>
          <w:p w:rsidR="00215921" w:rsidRPr="00A5746B" w:rsidRDefault="00215921" w:rsidP="00F94739">
            <w:pPr>
              <w:pStyle w:val="ab"/>
              <w:numPr>
                <w:ilvl w:val="0"/>
                <w:numId w:val="25"/>
              </w:numPr>
              <w:ind w:left="0" w:firstLine="0"/>
              <w:jc w:val="center"/>
              <w:rPr>
                <w:rFonts w:eastAsia="Times New Roman"/>
                <w:sz w:val="22"/>
                <w:lang w:eastAsia="ru-RU"/>
              </w:rPr>
            </w:pPr>
          </w:p>
        </w:tc>
        <w:tc>
          <w:tcPr>
            <w:tcW w:w="1409" w:type="pct"/>
            <w:shd w:val="clear" w:color="auto" w:fill="auto"/>
            <w:vAlign w:val="center"/>
            <w:hideMark/>
          </w:tcPr>
          <w:p w:rsidR="00215921" w:rsidRPr="00A5746B" w:rsidRDefault="00215921" w:rsidP="00895D64">
            <w:pPr>
              <w:jc w:val="center"/>
              <w:rPr>
                <w:sz w:val="22"/>
              </w:rPr>
            </w:pPr>
            <w:r w:rsidRPr="00A5746B">
              <w:rPr>
                <w:sz w:val="22"/>
              </w:rPr>
              <w:t>Котельная (п.Яр, ул. Ф.Васильева, 29а)</w:t>
            </w:r>
          </w:p>
        </w:tc>
        <w:tc>
          <w:tcPr>
            <w:tcW w:w="689" w:type="pct"/>
            <w:shd w:val="clear" w:color="auto" w:fill="auto"/>
            <w:vAlign w:val="center"/>
          </w:tcPr>
          <w:p w:rsidR="00215921" w:rsidRPr="00A5746B" w:rsidRDefault="00215921" w:rsidP="00895D64">
            <w:pPr>
              <w:jc w:val="center"/>
              <w:rPr>
                <w:sz w:val="22"/>
              </w:rPr>
            </w:pPr>
            <w:r w:rsidRPr="00A5746B">
              <w:rPr>
                <w:sz w:val="22"/>
              </w:rPr>
              <w:t>ООО «Яр Энерго»</w:t>
            </w:r>
          </w:p>
        </w:tc>
        <w:tc>
          <w:tcPr>
            <w:tcW w:w="453" w:type="pct"/>
            <w:shd w:val="clear" w:color="auto" w:fill="auto"/>
            <w:noWrap/>
            <w:vAlign w:val="center"/>
            <w:hideMark/>
          </w:tcPr>
          <w:p w:rsidR="00215921" w:rsidRPr="00A5746B" w:rsidRDefault="00215921" w:rsidP="00794993">
            <w:pPr>
              <w:jc w:val="center"/>
              <w:rPr>
                <w:rFonts w:eastAsia="Times New Roman"/>
                <w:sz w:val="22"/>
                <w:lang w:eastAsia="ru-RU"/>
              </w:rPr>
            </w:pPr>
            <w:r w:rsidRPr="00A5746B">
              <w:rPr>
                <w:rFonts w:eastAsia="Times New Roman"/>
                <w:sz w:val="22"/>
                <w:lang w:eastAsia="ru-RU"/>
              </w:rPr>
              <w:t>2015</w:t>
            </w:r>
          </w:p>
        </w:tc>
        <w:tc>
          <w:tcPr>
            <w:tcW w:w="502" w:type="pct"/>
            <w:shd w:val="clear" w:color="auto" w:fill="auto"/>
            <w:noWrap/>
            <w:vAlign w:val="center"/>
            <w:hideMark/>
          </w:tcPr>
          <w:p w:rsidR="00215921" w:rsidRPr="00A5746B" w:rsidRDefault="00215921" w:rsidP="00794993">
            <w:pPr>
              <w:jc w:val="center"/>
              <w:rPr>
                <w:rFonts w:eastAsia="Times New Roman"/>
                <w:sz w:val="22"/>
                <w:lang w:eastAsia="ru-RU"/>
              </w:rPr>
            </w:pPr>
            <w:r w:rsidRPr="00A5746B">
              <w:rPr>
                <w:rFonts w:eastAsia="Times New Roman"/>
                <w:sz w:val="22"/>
                <w:lang w:eastAsia="ru-RU"/>
              </w:rPr>
              <w:t>-</w:t>
            </w:r>
          </w:p>
        </w:tc>
        <w:tc>
          <w:tcPr>
            <w:tcW w:w="411" w:type="pct"/>
            <w:shd w:val="clear" w:color="auto" w:fill="auto"/>
            <w:noWrap/>
            <w:vAlign w:val="center"/>
            <w:hideMark/>
          </w:tcPr>
          <w:p w:rsidR="00215921" w:rsidRPr="00A5746B" w:rsidRDefault="00215921" w:rsidP="00D439F6">
            <w:pPr>
              <w:jc w:val="center"/>
              <w:rPr>
                <w:sz w:val="22"/>
              </w:rPr>
            </w:pPr>
            <w:r w:rsidRPr="00A5746B">
              <w:rPr>
                <w:sz w:val="22"/>
              </w:rPr>
              <w:t>3,328</w:t>
            </w:r>
          </w:p>
        </w:tc>
        <w:tc>
          <w:tcPr>
            <w:tcW w:w="460" w:type="pct"/>
            <w:shd w:val="clear" w:color="auto" w:fill="auto"/>
            <w:noWrap/>
            <w:vAlign w:val="center"/>
            <w:hideMark/>
          </w:tcPr>
          <w:p w:rsidR="00215921" w:rsidRPr="00A5746B" w:rsidRDefault="00215921" w:rsidP="00794993">
            <w:pPr>
              <w:jc w:val="center"/>
              <w:rPr>
                <w:rFonts w:eastAsia="Times New Roman"/>
                <w:sz w:val="22"/>
                <w:lang w:eastAsia="ru-RU"/>
              </w:rPr>
            </w:pPr>
            <w:r w:rsidRPr="00A5746B">
              <w:rPr>
                <w:rFonts w:eastAsia="Times New Roman"/>
                <w:sz w:val="22"/>
                <w:lang w:eastAsia="ru-RU"/>
              </w:rPr>
              <w:t>2,642</w:t>
            </w:r>
          </w:p>
        </w:tc>
        <w:tc>
          <w:tcPr>
            <w:tcW w:w="427" w:type="pct"/>
            <w:shd w:val="clear" w:color="auto" w:fill="auto"/>
            <w:noWrap/>
            <w:vAlign w:val="center"/>
            <w:hideMark/>
          </w:tcPr>
          <w:p w:rsidR="00215921" w:rsidRPr="00A5746B" w:rsidRDefault="00215921" w:rsidP="00794993">
            <w:pPr>
              <w:jc w:val="center"/>
              <w:rPr>
                <w:rFonts w:eastAsia="Times New Roman"/>
                <w:sz w:val="22"/>
                <w:lang w:eastAsia="ru-RU"/>
              </w:rPr>
            </w:pPr>
            <w:r w:rsidRPr="00A5746B">
              <w:rPr>
                <w:rFonts w:eastAsia="Times New Roman"/>
                <w:sz w:val="22"/>
                <w:lang w:eastAsia="ru-RU"/>
              </w:rPr>
              <w:t>газ</w:t>
            </w:r>
          </w:p>
        </w:tc>
        <w:tc>
          <w:tcPr>
            <w:tcW w:w="425" w:type="pct"/>
            <w:shd w:val="clear" w:color="auto" w:fill="auto"/>
            <w:noWrap/>
            <w:vAlign w:val="center"/>
            <w:hideMark/>
          </w:tcPr>
          <w:p w:rsidR="00215921" w:rsidRPr="00A5746B" w:rsidRDefault="00215921" w:rsidP="00794993">
            <w:pPr>
              <w:jc w:val="center"/>
              <w:rPr>
                <w:rFonts w:eastAsia="Times New Roman"/>
                <w:sz w:val="22"/>
                <w:lang w:eastAsia="ru-RU"/>
              </w:rPr>
            </w:pPr>
            <w:r w:rsidRPr="00A5746B">
              <w:rPr>
                <w:rFonts w:eastAsia="Times New Roman"/>
                <w:sz w:val="22"/>
                <w:lang w:eastAsia="ru-RU"/>
              </w:rPr>
              <w:t>нет</w:t>
            </w:r>
          </w:p>
        </w:tc>
      </w:tr>
      <w:tr w:rsidR="00215921" w:rsidRPr="00A5746B" w:rsidTr="00215921">
        <w:trPr>
          <w:trHeight w:val="230"/>
        </w:trPr>
        <w:tc>
          <w:tcPr>
            <w:tcW w:w="223" w:type="pct"/>
            <w:shd w:val="clear" w:color="auto" w:fill="auto"/>
            <w:noWrap/>
            <w:vAlign w:val="center"/>
          </w:tcPr>
          <w:p w:rsidR="00215921" w:rsidRPr="00A5746B" w:rsidRDefault="00215921" w:rsidP="00F94739">
            <w:pPr>
              <w:pStyle w:val="ab"/>
              <w:numPr>
                <w:ilvl w:val="0"/>
                <w:numId w:val="25"/>
              </w:numPr>
              <w:ind w:left="0" w:firstLine="0"/>
              <w:jc w:val="center"/>
              <w:rPr>
                <w:rFonts w:eastAsia="Times New Roman"/>
                <w:sz w:val="22"/>
                <w:lang w:eastAsia="ru-RU"/>
              </w:rPr>
            </w:pPr>
          </w:p>
        </w:tc>
        <w:tc>
          <w:tcPr>
            <w:tcW w:w="1409" w:type="pct"/>
            <w:shd w:val="clear" w:color="auto" w:fill="auto"/>
            <w:vAlign w:val="center"/>
            <w:hideMark/>
          </w:tcPr>
          <w:p w:rsidR="00215921" w:rsidRPr="00A5746B" w:rsidRDefault="00215921" w:rsidP="00895D64">
            <w:pPr>
              <w:jc w:val="center"/>
              <w:rPr>
                <w:sz w:val="22"/>
              </w:rPr>
            </w:pPr>
            <w:r w:rsidRPr="00A5746B">
              <w:rPr>
                <w:sz w:val="22"/>
              </w:rPr>
              <w:t>Котельная (д.Зюино, ул. Школьная, 77а)</w:t>
            </w:r>
          </w:p>
        </w:tc>
        <w:tc>
          <w:tcPr>
            <w:tcW w:w="689" w:type="pct"/>
            <w:shd w:val="clear" w:color="auto" w:fill="auto"/>
            <w:vAlign w:val="center"/>
          </w:tcPr>
          <w:p w:rsidR="00215921" w:rsidRPr="00A5746B" w:rsidRDefault="00215921" w:rsidP="00895D64">
            <w:pPr>
              <w:jc w:val="center"/>
              <w:rPr>
                <w:sz w:val="22"/>
              </w:rPr>
            </w:pPr>
            <w:r w:rsidRPr="00A5746B">
              <w:rPr>
                <w:sz w:val="22"/>
              </w:rPr>
              <w:t>ООО «Яр Энерго»</w:t>
            </w:r>
          </w:p>
        </w:tc>
        <w:tc>
          <w:tcPr>
            <w:tcW w:w="453" w:type="pct"/>
            <w:shd w:val="clear" w:color="auto" w:fill="auto"/>
            <w:noWrap/>
            <w:vAlign w:val="center"/>
            <w:hideMark/>
          </w:tcPr>
          <w:p w:rsidR="00215921" w:rsidRPr="00A5746B" w:rsidRDefault="00215921" w:rsidP="00794993">
            <w:pPr>
              <w:jc w:val="center"/>
              <w:rPr>
                <w:rFonts w:eastAsia="Times New Roman"/>
                <w:sz w:val="22"/>
                <w:lang w:eastAsia="ru-RU"/>
              </w:rPr>
            </w:pPr>
            <w:r w:rsidRPr="00A5746B">
              <w:rPr>
                <w:rFonts w:eastAsia="Times New Roman"/>
                <w:sz w:val="22"/>
                <w:lang w:eastAsia="ru-RU"/>
              </w:rPr>
              <w:t>2011</w:t>
            </w:r>
          </w:p>
        </w:tc>
        <w:tc>
          <w:tcPr>
            <w:tcW w:w="502" w:type="pct"/>
            <w:shd w:val="clear" w:color="auto" w:fill="auto"/>
            <w:noWrap/>
            <w:vAlign w:val="center"/>
            <w:hideMark/>
          </w:tcPr>
          <w:p w:rsidR="00215921" w:rsidRPr="00A5746B" w:rsidRDefault="00215921" w:rsidP="00794993">
            <w:pPr>
              <w:jc w:val="center"/>
              <w:rPr>
                <w:rFonts w:eastAsia="Times New Roman"/>
                <w:sz w:val="22"/>
                <w:lang w:eastAsia="ru-RU"/>
              </w:rPr>
            </w:pPr>
            <w:r w:rsidRPr="00A5746B">
              <w:rPr>
                <w:rFonts w:eastAsia="Times New Roman"/>
                <w:sz w:val="22"/>
                <w:lang w:eastAsia="ru-RU"/>
              </w:rPr>
              <w:t>-</w:t>
            </w:r>
          </w:p>
        </w:tc>
        <w:tc>
          <w:tcPr>
            <w:tcW w:w="411" w:type="pct"/>
            <w:shd w:val="clear" w:color="auto" w:fill="auto"/>
            <w:noWrap/>
            <w:vAlign w:val="center"/>
            <w:hideMark/>
          </w:tcPr>
          <w:p w:rsidR="00215921" w:rsidRPr="00A5746B" w:rsidRDefault="00215921" w:rsidP="00D439F6">
            <w:pPr>
              <w:jc w:val="center"/>
              <w:rPr>
                <w:sz w:val="22"/>
              </w:rPr>
            </w:pPr>
            <w:r w:rsidRPr="00A5746B">
              <w:rPr>
                <w:sz w:val="22"/>
              </w:rPr>
              <w:t>0,25</w:t>
            </w:r>
          </w:p>
        </w:tc>
        <w:tc>
          <w:tcPr>
            <w:tcW w:w="460" w:type="pct"/>
            <w:shd w:val="clear" w:color="auto" w:fill="auto"/>
            <w:noWrap/>
            <w:vAlign w:val="center"/>
            <w:hideMark/>
          </w:tcPr>
          <w:p w:rsidR="00215921" w:rsidRPr="00A5746B" w:rsidRDefault="00215921" w:rsidP="00794993">
            <w:pPr>
              <w:jc w:val="center"/>
              <w:rPr>
                <w:rFonts w:eastAsia="Times New Roman"/>
                <w:sz w:val="22"/>
                <w:lang w:eastAsia="ru-RU"/>
              </w:rPr>
            </w:pPr>
            <w:r w:rsidRPr="00A5746B">
              <w:rPr>
                <w:rFonts w:eastAsia="Times New Roman"/>
                <w:sz w:val="22"/>
                <w:lang w:eastAsia="ru-RU"/>
              </w:rPr>
              <w:t>0,214</w:t>
            </w:r>
          </w:p>
        </w:tc>
        <w:tc>
          <w:tcPr>
            <w:tcW w:w="427" w:type="pct"/>
            <w:shd w:val="clear" w:color="auto" w:fill="auto"/>
            <w:noWrap/>
            <w:vAlign w:val="center"/>
            <w:hideMark/>
          </w:tcPr>
          <w:p w:rsidR="00215921" w:rsidRPr="00A5746B" w:rsidRDefault="00215921" w:rsidP="00794993">
            <w:pPr>
              <w:jc w:val="center"/>
              <w:rPr>
                <w:rFonts w:eastAsia="Times New Roman"/>
                <w:sz w:val="22"/>
                <w:lang w:eastAsia="ru-RU"/>
              </w:rPr>
            </w:pPr>
            <w:r w:rsidRPr="00A5746B">
              <w:rPr>
                <w:rFonts w:eastAsia="Times New Roman"/>
                <w:sz w:val="22"/>
                <w:lang w:eastAsia="ru-RU"/>
              </w:rPr>
              <w:t>газ</w:t>
            </w:r>
          </w:p>
        </w:tc>
        <w:tc>
          <w:tcPr>
            <w:tcW w:w="425" w:type="pct"/>
            <w:shd w:val="clear" w:color="auto" w:fill="auto"/>
            <w:noWrap/>
            <w:vAlign w:val="center"/>
            <w:hideMark/>
          </w:tcPr>
          <w:p w:rsidR="00215921" w:rsidRPr="00A5746B" w:rsidRDefault="00215921" w:rsidP="00794993">
            <w:pPr>
              <w:jc w:val="center"/>
              <w:rPr>
                <w:rFonts w:eastAsia="Times New Roman"/>
                <w:sz w:val="22"/>
                <w:lang w:eastAsia="ru-RU"/>
              </w:rPr>
            </w:pPr>
            <w:r w:rsidRPr="00A5746B">
              <w:rPr>
                <w:rFonts w:eastAsia="Times New Roman"/>
                <w:sz w:val="22"/>
                <w:lang w:eastAsia="ru-RU"/>
              </w:rPr>
              <w:t>нет</w:t>
            </w:r>
          </w:p>
        </w:tc>
      </w:tr>
      <w:tr w:rsidR="00215921" w:rsidRPr="00A5746B" w:rsidTr="00215921">
        <w:trPr>
          <w:trHeight w:val="230"/>
        </w:trPr>
        <w:tc>
          <w:tcPr>
            <w:tcW w:w="223" w:type="pct"/>
            <w:shd w:val="clear" w:color="auto" w:fill="auto"/>
            <w:noWrap/>
            <w:vAlign w:val="center"/>
          </w:tcPr>
          <w:p w:rsidR="00215921" w:rsidRPr="00A5746B" w:rsidRDefault="00215921" w:rsidP="00F94739">
            <w:pPr>
              <w:pStyle w:val="ab"/>
              <w:numPr>
                <w:ilvl w:val="0"/>
                <w:numId w:val="25"/>
              </w:numPr>
              <w:ind w:left="0" w:firstLine="0"/>
              <w:jc w:val="center"/>
              <w:rPr>
                <w:rFonts w:eastAsia="Times New Roman"/>
                <w:sz w:val="22"/>
                <w:lang w:eastAsia="ru-RU"/>
              </w:rPr>
            </w:pPr>
          </w:p>
        </w:tc>
        <w:tc>
          <w:tcPr>
            <w:tcW w:w="1409" w:type="pct"/>
            <w:shd w:val="clear" w:color="auto" w:fill="auto"/>
            <w:vAlign w:val="center"/>
            <w:hideMark/>
          </w:tcPr>
          <w:p w:rsidR="00215921" w:rsidRPr="00A5746B" w:rsidRDefault="00215921" w:rsidP="00895D64">
            <w:pPr>
              <w:jc w:val="center"/>
              <w:rPr>
                <w:sz w:val="22"/>
              </w:rPr>
            </w:pPr>
            <w:r w:rsidRPr="00A5746B">
              <w:rPr>
                <w:sz w:val="22"/>
              </w:rPr>
              <w:t>Котельная (д.Бачумово, ул. Школьная, 17а)</w:t>
            </w:r>
          </w:p>
        </w:tc>
        <w:tc>
          <w:tcPr>
            <w:tcW w:w="689" w:type="pct"/>
            <w:shd w:val="clear" w:color="auto" w:fill="auto"/>
            <w:vAlign w:val="center"/>
          </w:tcPr>
          <w:p w:rsidR="00215921" w:rsidRPr="00A5746B" w:rsidRDefault="00215921" w:rsidP="00895D64">
            <w:pPr>
              <w:jc w:val="center"/>
              <w:rPr>
                <w:sz w:val="22"/>
              </w:rPr>
            </w:pPr>
            <w:r w:rsidRPr="00A5746B">
              <w:rPr>
                <w:sz w:val="22"/>
              </w:rPr>
              <w:t>ООО «Яр Энерго»</w:t>
            </w:r>
          </w:p>
        </w:tc>
        <w:tc>
          <w:tcPr>
            <w:tcW w:w="453" w:type="pct"/>
            <w:shd w:val="clear" w:color="auto" w:fill="auto"/>
            <w:noWrap/>
            <w:vAlign w:val="center"/>
            <w:hideMark/>
          </w:tcPr>
          <w:p w:rsidR="00215921" w:rsidRPr="00A5746B" w:rsidRDefault="00215921" w:rsidP="00794993">
            <w:pPr>
              <w:jc w:val="center"/>
              <w:rPr>
                <w:rFonts w:eastAsia="Times New Roman"/>
                <w:sz w:val="22"/>
                <w:lang w:eastAsia="ru-RU"/>
              </w:rPr>
            </w:pPr>
            <w:r w:rsidRPr="00A5746B">
              <w:rPr>
                <w:rFonts w:eastAsia="Times New Roman"/>
                <w:sz w:val="22"/>
                <w:lang w:eastAsia="ru-RU"/>
              </w:rPr>
              <w:t>2002</w:t>
            </w:r>
          </w:p>
        </w:tc>
        <w:tc>
          <w:tcPr>
            <w:tcW w:w="502" w:type="pct"/>
            <w:shd w:val="clear" w:color="auto" w:fill="auto"/>
            <w:noWrap/>
            <w:vAlign w:val="center"/>
            <w:hideMark/>
          </w:tcPr>
          <w:p w:rsidR="00215921" w:rsidRPr="00A5746B" w:rsidRDefault="00215921" w:rsidP="00794993">
            <w:pPr>
              <w:jc w:val="center"/>
              <w:rPr>
                <w:rFonts w:eastAsia="Times New Roman"/>
                <w:sz w:val="22"/>
                <w:lang w:eastAsia="ru-RU"/>
              </w:rPr>
            </w:pPr>
            <w:r w:rsidRPr="00A5746B">
              <w:rPr>
                <w:rFonts w:eastAsia="Times New Roman"/>
                <w:sz w:val="22"/>
                <w:lang w:eastAsia="ru-RU"/>
              </w:rPr>
              <w:t>-</w:t>
            </w:r>
          </w:p>
        </w:tc>
        <w:tc>
          <w:tcPr>
            <w:tcW w:w="411" w:type="pct"/>
            <w:shd w:val="clear" w:color="auto" w:fill="auto"/>
            <w:noWrap/>
            <w:vAlign w:val="center"/>
            <w:hideMark/>
          </w:tcPr>
          <w:p w:rsidR="00215921" w:rsidRPr="00A5746B" w:rsidRDefault="00215921" w:rsidP="00D439F6">
            <w:pPr>
              <w:jc w:val="center"/>
              <w:rPr>
                <w:sz w:val="22"/>
              </w:rPr>
            </w:pPr>
            <w:r w:rsidRPr="00A5746B">
              <w:rPr>
                <w:sz w:val="22"/>
              </w:rPr>
              <w:t>0,68</w:t>
            </w:r>
          </w:p>
        </w:tc>
        <w:tc>
          <w:tcPr>
            <w:tcW w:w="460" w:type="pct"/>
            <w:shd w:val="clear" w:color="auto" w:fill="auto"/>
            <w:noWrap/>
            <w:vAlign w:val="center"/>
            <w:hideMark/>
          </w:tcPr>
          <w:p w:rsidR="00215921" w:rsidRPr="00A5746B" w:rsidRDefault="00215921" w:rsidP="00794993">
            <w:pPr>
              <w:jc w:val="center"/>
              <w:rPr>
                <w:rFonts w:eastAsia="Times New Roman"/>
                <w:sz w:val="22"/>
                <w:lang w:eastAsia="ru-RU"/>
              </w:rPr>
            </w:pPr>
            <w:r w:rsidRPr="00A5746B">
              <w:rPr>
                <w:rFonts w:eastAsia="Times New Roman"/>
                <w:sz w:val="22"/>
                <w:lang w:eastAsia="ru-RU"/>
              </w:rPr>
              <w:t>0,289</w:t>
            </w:r>
          </w:p>
        </w:tc>
        <w:tc>
          <w:tcPr>
            <w:tcW w:w="427" w:type="pct"/>
            <w:shd w:val="clear" w:color="auto" w:fill="auto"/>
            <w:noWrap/>
            <w:vAlign w:val="center"/>
            <w:hideMark/>
          </w:tcPr>
          <w:p w:rsidR="00215921" w:rsidRPr="00A5746B" w:rsidRDefault="00215921" w:rsidP="00794993">
            <w:pPr>
              <w:jc w:val="center"/>
              <w:rPr>
                <w:rFonts w:eastAsia="Times New Roman"/>
                <w:sz w:val="22"/>
                <w:lang w:eastAsia="ru-RU"/>
              </w:rPr>
            </w:pPr>
            <w:r w:rsidRPr="00A5746B">
              <w:rPr>
                <w:rFonts w:eastAsia="Times New Roman"/>
                <w:sz w:val="22"/>
                <w:lang w:eastAsia="ru-RU"/>
              </w:rPr>
              <w:t>газ</w:t>
            </w:r>
          </w:p>
        </w:tc>
        <w:tc>
          <w:tcPr>
            <w:tcW w:w="425" w:type="pct"/>
            <w:shd w:val="clear" w:color="auto" w:fill="auto"/>
            <w:noWrap/>
            <w:vAlign w:val="center"/>
            <w:hideMark/>
          </w:tcPr>
          <w:p w:rsidR="00215921" w:rsidRPr="00A5746B" w:rsidRDefault="00215921" w:rsidP="00794993">
            <w:pPr>
              <w:jc w:val="center"/>
              <w:rPr>
                <w:rFonts w:eastAsia="Times New Roman"/>
                <w:sz w:val="22"/>
                <w:lang w:eastAsia="ru-RU"/>
              </w:rPr>
            </w:pPr>
            <w:r w:rsidRPr="00A5746B">
              <w:rPr>
                <w:rFonts w:eastAsia="Times New Roman"/>
                <w:sz w:val="22"/>
                <w:lang w:eastAsia="ru-RU"/>
              </w:rPr>
              <w:t>нет</w:t>
            </w:r>
          </w:p>
        </w:tc>
      </w:tr>
      <w:tr w:rsidR="00215921" w:rsidRPr="00A5746B" w:rsidTr="00215921">
        <w:trPr>
          <w:trHeight w:val="230"/>
        </w:trPr>
        <w:tc>
          <w:tcPr>
            <w:tcW w:w="223" w:type="pct"/>
            <w:shd w:val="clear" w:color="auto" w:fill="auto"/>
            <w:noWrap/>
            <w:vAlign w:val="center"/>
          </w:tcPr>
          <w:p w:rsidR="00215921" w:rsidRPr="00A5746B" w:rsidRDefault="00215921" w:rsidP="00F94739">
            <w:pPr>
              <w:pStyle w:val="ab"/>
              <w:numPr>
                <w:ilvl w:val="0"/>
                <w:numId w:val="25"/>
              </w:numPr>
              <w:ind w:left="0" w:firstLine="0"/>
              <w:jc w:val="center"/>
              <w:rPr>
                <w:rFonts w:eastAsia="Times New Roman"/>
                <w:sz w:val="22"/>
                <w:lang w:eastAsia="ru-RU"/>
              </w:rPr>
            </w:pPr>
          </w:p>
        </w:tc>
        <w:tc>
          <w:tcPr>
            <w:tcW w:w="1409" w:type="pct"/>
            <w:shd w:val="clear" w:color="auto" w:fill="auto"/>
            <w:vAlign w:val="center"/>
            <w:hideMark/>
          </w:tcPr>
          <w:p w:rsidR="00215921" w:rsidRPr="00A5746B" w:rsidRDefault="00215921" w:rsidP="00895D64">
            <w:pPr>
              <w:jc w:val="center"/>
              <w:rPr>
                <w:sz w:val="22"/>
              </w:rPr>
            </w:pPr>
            <w:r w:rsidRPr="00A5746B">
              <w:rPr>
                <w:sz w:val="22"/>
              </w:rPr>
              <w:t>Котельная (д. Ворца, ул. Чапаевская, 66)</w:t>
            </w:r>
          </w:p>
        </w:tc>
        <w:tc>
          <w:tcPr>
            <w:tcW w:w="689" w:type="pct"/>
            <w:shd w:val="clear" w:color="auto" w:fill="auto"/>
            <w:vAlign w:val="center"/>
          </w:tcPr>
          <w:p w:rsidR="00215921" w:rsidRPr="00A5746B" w:rsidRDefault="00215921" w:rsidP="00895D64">
            <w:pPr>
              <w:jc w:val="center"/>
              <w:rPr>
                <w:sz w:val="22"/>
              </w:rPr>
            </w:pPr>
            <w:r w:rsidRPr="00A5746B">
              <w:rPr>
                <w:sz w:val="22"/>
              </w:rPr>
              <w:t>ООО «Яр Энерго»</w:t>
            </w:r>
          </w:p>
        </w:tc>
        <w:tc>
          <w:tcPr>
            <w:tcW w:w="453" w:type="pct"/>
            <w:shd w:val="clear" w:color="auto" w:fill="auto"/>
            <w:noWrap/>
            <w:vAlign w:val="center"/>
            <w:hideMark/>
          </w:tcPr>
          <w:p w:rsidR="00215921" w:rsidRPr="00A5746B" w:rsidRDefault="00215921" w:rsidP="00794993">
            <w:pPr>
              <w:jc w:val="center"/>
              <w:rPr>
                <w:rFonts w:eastAsia="Times New Roman"/>
                <w:sz w:val="22"/>
                <w:lang w:eastAsia="ru-RU"/>
              </w:rPr>
            </w:pPr>
            <w:r w:rsidRPr="00A5746B">
              <w:rPr>
                <w:rFonts w:eastAsia="Times New Roman"/>
                <w:sz w:val="22"/>
                <w:lang w:eastAsia="ru-RU"/>
              </w:rPr>
              <w:t>2010</w:t>
            </w:r>
          </w:p>
        </w:tc>
        <w:tc>
          <w:tcPr>
            <w:tcW w:w="502" w:type="pct"/>
            <w:shd w:val="clear" w:color="auto" w:fill="auto"/>
            <w:noWrap/>
            <w:vAlign w:val="center"/>
            <w:hideMark/>
          </w:tcPr>
          <w:p w:rsidR="00215921" w:rsidRPr="00A5746B" w:rsidRDefault="00215921" w:rsidP="00794993">
            <w:pPr>
              <w:jc w:val="center"/>
              <w:rPr>
                <w:rFonts w:eastAsia="Times New Roman"/>
                <w:sz w:val="22"/>
                <w:lang w:eastAsia="ru-RU"/>
              </w:rPr>
            </w:pPr>
            <w:r w:rsidRPr="00A5746B">
              <w:rPr>
                <w:rFonts w:eastAsia="Times New Roman"/>
                <w:sz w:val="22"/>
                <w:lang w:eastAsia="ru-RU"/>
              </w:rPr>
              <w:t>-</w:t>
            </w:r>
          </w:p>
        </w:tc>
        <w:tc>
          <w:tcPr>
            <w:tcW w:w="411" w:type="pct"/>
            <w:shd w:val="clear" w:color="auto" w:fill="auto"/>
            <w:noWrap/>
            <w:vAlign w:val="center"/>
            <w:hideMark/>
          </w:tcPr>
          <w:p w:rsidR="00215921" w:rsidRPr="00A5746B" w:rsidRDefault="00215921" w:rsidP="00D439F6">
            <w:pPr>
              <w:jc w:val="center"/>
              <w:rPr>
                <w:sz w:val="22"/>
              </w:rPr>
            </w:pPr>
            <w:r w:rsidRPr="00A5746B">
              <w:rPr>
                <w:sz w:val="22"/>
              </w:rPr>
              <w:t>0,44</w:t>
            </w:r>
          </w:p>
        </w:tc>
        <w:tc>
          <w:tcPr>
            <w:tcW w:w="460" w:type="pct"/>
            <w:shd w:val="clear" w:color="auto" w:fill="auto"/>
            <w:noWrap/>
            <w:vAlign w:val="center"/>
            <w:hideMark/>
          </w:tcPr>
          <w:p w:rsidR="00215921" w:rsidRPr="00A5746B" w:rsidRDefault="00215921" w:rsidP="00794993">
            <w:pPr>
              <w:jc w:val="center"/>
              <w:rPr>
                <w:rFonts w:eastAsia="Times New Roman"/>
                <w:sz w:val="22"/>
                <w:lang w:eastAsia="ru-RU"/>
              </w:rPr>
            </w:pPr>
            <w:r w:rsidRPr="00A5746B">
              <w:rPr>
                <w:rFonts w:eastAsia="Times New Roman"/>
                <w:sz w:val="22"/>
                <w:lang w:eastAsia="ru-RU"/>
              </w:rPr>
              <w:t>0,306</w:t>
            </w:r>
          </w:p>
        </w:tc>
        <w:tc>
          <w:tcPr>
            <w:tcW w:w="427" w:type="pct"/>
            <w:shd w:val="clear" w:color="auto" w:fill="auto"/>
            <w:noWrap/>
            <w:vAlign w:val="center"/>
            <w:hideMark/>
          </w:tcPr>
          <w:p w:rsidR="00215921" w:rsidRPr="00A5746B" w:rsidRDefault="00215921" w:rsidP="00794993">
            <w:pPr>
              <w:jc w:val="center"/>
              <w:rPr>
                <w:rFonts w:eastAsia="Times New Roman"/>
                <w:sz w:val="22"/>
                <w:lang w:eastAsia="ru-RU"/>
              </w:rPr>
            </w:pPr>
            <w:r w:rsidRPr="00A5746B">
              <w:rPr>
                <w:rFonts w:eastAsia="Times New Roman"/>
                <w:sz w:val="22"/>
                <w:lang w:eastAsia="ru-RU"/>
              </w:rPr>
              <w:t>газ</w:t>
            </w:r>
          </w:p>
        </w:tc>
        <w:tc>
          <w:tcPr>
            <w:tcW w:w="425" w:type="pct"/>
            <w:shd w:val="clear" w:color="auto" w:fill="auto"/>
            <w:noWrap/>
            <w:vAlign w:val="center"/>
            <w:hideMark/>
          </w:tcPr>
          <w:p w:rsidR="00215921" w:rsidRPr="00A5746B" w:rsidRDefault="00215921" w:rsidP="00794993">
            <w:pPr>
              <w:jc w:val="center"/>
              <w:rPr>
                <w:rFonts w:eastAsia="Times New Roman"/>
                <w:sz w:val="22"/>
                <w:lang w:eastAsia="ru-RU"/>
              </w:rPr>
            </w:pPr>
            <w:r w:rsidRPr="00A5746B">
              <w:rPr>
                <w:rFonts w:eastAsia="Times New Roman"/>
                <w:sz w:val="22"/>
                <w:lang w:eastAsia="ru-RU"/>
              </w:rPr>
              <w:t>нет</w:t>
            </w:r>
          </w:p>
        </w:tc>
      </w:tr>
      <w:tr w:rsidR="00215921" w:rsidRPr="00A5746B" w:rsidTr="00215921">
        <w:trPr>
          <w:trHeight w:val="230"/>
        </w:trPr>
        <w:tc>
          <w:tcPr>
            <w:tcW w:w="223" w:type="pct"/>
            <w:shd w:val="clear" w:color="auto" w:fill="auto"/>
            <w:noWrap/>
            <w:vAlign w:val="center"/>
          </w:tcPr>
          <w:p w:rsidR="00215921" w:rsidRPr="00A5746B" w:rsidRDefault="00215921" w:rsidP="00F94739">
            <w:pPr>
              <w:pStyle w:val="ab"/>
              <w:numPr>
                <w:ilvl w:val="0"/>
                <w:numId w:val="25"/>
              </w:numPr>
              <w:ind w:left="0" w:firstLine="0"/>
              <w:jc w:val="center"/>
              <w:rPr>
                <w:rFonts w:eastAsia="Times New Roman"/>
                <w:sz w:val="22"/>
                <w:lang w:eastAsia="ru-RU"/>
              </w:rPr>
            </w:pPr>
          </w:p>
        </w:tc>
        <w:tc>
          <w:tcPr>
            <w:tcW w:w="1409" w:type="pct"/>
            <w:shd w:val="clear" w:color="auto" w:fill="auto"/>
            <w:vAlign w:val="center"/>
            <w:hideMark/>
          </w:tcPr>
          <w:p w:rsidR="00215921" w:rsidRPr="00A5746B" w:rsidRDefault="00215921" w:rsidP="00895D64">
            <w:pPr>
              <w:jc w:val="center"/>
              <w:rPr>
                <w:sz w:val="22"/>
              </w:rPr>
            </w:pPr>
            <w:r w:rsidRPr="00A5746B">
              <w:rPr>
                <w:sz w:val="22"/>
              </w:rPr>
              <w:t>Котельная (с.Укан, ул. Советская, 15б)</w:t>
            </w:r>
          </w:p>
        </w:tc>
        <w:tc>
          <w:tcPr>
            <w:tcW w:w="689" w:type="pct"/>
            <w:shd w:val="clear" w:color="auto" w:fill="auto"/>
            <w:vAlign w:val="center"/>
          </w:tcPr>
          <w:p w:rsidR="00215921" w:rsidRPr="00A5746B" w:rsidRDefault="00215921" w:rsidP="00895D64">
            <w:pPr>
              <w:jc w:val="center"/>
              <w:rPr>
                <w:sz w:val="22"/>
              </w:rPr>
            </w:pPr>
            <w:r w:rsidRPr="00A5746B">
              <w:rPr>
                <w:sz w:val="22"/>
              </w:rPr>
              <w:t>ООО «Яр Энерго»</w:t>
            </w:r>
          </w:p>
        </w:tc>
        <w:tc>
          <w:tcPr>
            <w:tcW w:w="453" w:type="pct"/>
            <w:shd w:val="clear" w:color="auto" w:fill="auto"/>
            <w:noWrap/>
            <w:vAlign w:val="center"/>
            <w:hideMark/>
          </w:tcPr>
          <w:p w:rsidR="00215921" w:rsidRPr="00A5746B" w:rsidRDefault="00215921" w:rsidP="00794993">
            <w:pPr>
              <w:jc w:val="center"/>
              <w:rPr>
                <w:rFonts w:eastAsia="Times New Roman"/>
                <w:sz w:val="22"/>
                <w:lang w:eastAsia="ru-RU"/>
              </w:rPr>
            </w:pPr>
            <w:r w:rsidRPr="00A5746B">
              <w:rPr>
                <w:rFonts w:eastAsia="Times New Roman"/>
                <w:sz w:val="22"/>
                <w:lang w:eastAsia="ru-RU"/>
              </w:rPr>
              <w:t>2022</w:t>
            </w:r>
          </w:p>
        </w:tc>
        <w:tc>
          <w:tcPr>
            <w:tcW w:w="502" w:type="pct"/>
            <w:shd w:val="clear" w:color="auto" w:fill="auto"/>
            <w:noWrap/>
            <w:vAlign w:val="center"/>
            <w:hideMark/>
          </w:tcPr>
          <w:p w:rsidR="00215921" w:rsidRPr="00A5746B" w:rsidRDefault="00215921" w:rsidP="00794993">
            <w:pPr>
              <w:jc w:val="center"/>
              <w:rPr>
                <w:rFonts w:eastAsia="Times New Roman"/>
                <w:sz w:val="22"/>
                <w:lang w:eastAsia="ru-RU"/>
              </w:rPr>
            </w:pPr>
            <w:r w:rsidRPr="00A5746B">
              <w:rPr>
                <w:rFonts w:eastAsia="Times New Roman"/>
                <w:sz w:val="22"/>
                <w:lang w:eastAsia="ru-RU"/>
              </w:rPr>
              <w:t>-</w:t>
            </w:r>
          </w:p>
        </w:tc>
        <w:tc>
          <w:tcPr>
            <w:tcW w:w="411" w:type="pct"/>
            <w:shd w:val="clear" w:color="auto" w:fill="auto"/>
            <w:noWrap/>
            <w:vAlign w:val="center"/>
            <w:hideMark/>
          </w:tcPr>
          <w:p w:rsidR="00215921" w:rsidRPr="00A5746B" w:rsidRDefault="00215921" w:rsidP="00D439F6">
            <w:pPr>
              <w:jc w:val="center"/>
              <w:rPr>
                <w:sz w:val="22"/>
              </w:rPr>
            </w:pPr>
            <w:r w:rsidRPr="00A5746B">
              <w:rPr>
                <w:sz w:val="22"/>
              </w:rPr>
              <w:t>0,44</w:t>
            </w:r>
          </w:p>
        </w:tc>
        <w:tc>
          <w:tcPr>
            <w:tcW w:w="460" w:type="pct"/>
            <w:shd w:val="clear" w:color="auto" w:fill="auto"/>
            <w:noWrap/>
            <w:vAlign w:val="center"/>
            <w:hideMark/>
          </w:tcPr>
          <w:p w:rsidR="00215921" w:rsidRPr="00A5746B" w:rsidRDefault="00215921" w:rsidP="00794993">
            <w:pPr>
              <w:jc w:val="center"/>
              <w:rPr>
                <w:rFonts w:eastAsia="Times New Roman"/>
                <w:sz w:val="22"/>
                <w:lang w:eastAsia="ru-RU"/>
              </w:rPr>
            </w:pPr>
            <w:r w:rsidRPr="00A5746B">
              <w:rPr>
                <w:rFonts w:eastAsia="Times New Roman"/>
                <w:sz w:val="22"/>
                <w:lang w:eastAsia="ru-RU"/>
              </w:rPr>
              <w:t>0,305</w:t>
            </w:r>
          </w:p>
        </w:tc>
        <w:tc>
          <w:tcPr>
            <w:tcW w:w="427" w:type="pct"/>
            <w:shd w:val="clear" w:color="auto" w:fill="auto"/>
            <w:noWrap/>
            <w:vAlign w:val="center"/>
            <w:hideMark/>
          </w:tcPr>
          <w:p w:rsidR="00215921" w:rsidRPr="00A5746B" w:rsidRDefault="00215921" w:rsidP="00794993">
            <w:pPr>
              <w:jc w:val="center"/>
              <w:rPr>
                <w:rFonts w:eastAsia="Times New Roman"/>
                <w:sz w:val="22"/>
                <w:lang w:eastAsia="ru-RU"/>
              </w:rPr>
            </w:pPr>
            <w:r w:rsidRPr="00A5746B">
              <w:rPr>
                <w:rFonts w:eastAsia="Times New Roman"/>
                <w:sz w:val="22"/>
                <w:lang w:eastAsia="ru-RU"/>
              </w:rPr>
              <w:t>газ</w:t>
            </w:r>
          </w:p>
        </w:tc>
        <w:tc>
          <w:tcPr>
            <w:tcW w:w="425" w:type="pct"/>
            <w:shd w:val="clear" w:color="auto" w:fill="auto"/>
            <w:noWrap/>
            <w:vAlign w:val="center"/>
            <w:hideMark/>
          </w:tcPr>
          <w:p w:rsidR="00215921" w:rsidRPr="00A5746B" w:rsidRDefault="00215921" w:rsidP="00794993">
            <w:pPr>
              <w:jc w:val="center"/>
              <w:rPr>
                <w:rFonts w:eastAsia="Times New Roman"/>
                <w:sz w:val="22"/>
                <w:lang w:eastAsia="ru-RU"/>
              </w:rPr>
            </w:pPr>
            <w:r w:rsidRPr="00A5746B">
              <w:rPr>
                <w:rFonts w:eastAsia="Times New Roman"/>
                <w:sz w:val="22"/>
                <w:lang w:eastAsia="ru-RU"/>
              </w:rPr>
              <w:t>нет</w:t>
            </w:r>
          </w:p>
        </w:tc>
      </w:tr>
      <w:tr w:rsidR="00215921" w:rsidRPr="00A5746B" w:rsidTr="00215921">
        <w:trPr>
          <w:trHeight w:val="230"/>
        </w:trPr>
        <w:tc>
          <w:tcPr>
            <w:tcW w:w="223" w:type="pct"/>
            <w:shd w:val="clear" w:color="auto" w:fill="auto"/>
            <w:noWrap/>
            <w:vAlign w:val="center"/>
          </w:tcPr>
          <w:p w:rsidR="00215921" w:rsidRPr="00A5746B" w:rsidRDefault="00215921" w:rsidP="00F94739">
            <w:pPr>
              <w:pStyle w:val="ab"/>
              <w:numPr>
                <w:ilvl w:val="0"/>
                <w:numId w:val="25"/>
              </w:numPr>
              <w:ind w:left="0" w:firstLine="0"/>
              <w:jc w:val="center"/>
              <w:rPr>
                <w:rFonts w:eastAsia="Times New Roman"/>
                <w:sz w:val="22"/>
                <w:lang w:eastAsia="ru-RU"/>
              </w:rPr>
            </w:pPr>
          </w:p>
        </w:tc>
        <w:tc>
          <w:tcPr>
            <w:tcW w:w="1409" w:type="pct"/>
            <w:shd w:val="clear" w:color="auto" w:fill="auto"/>
            <w:vAlign w:val="center"/>
            <w:hideMark/>
          </w:tcPr>
          <w:p w:rsidR="00215921" w:rsidRPr="00A5746B" w:rsidRDefault="00215921" w:rsidP="00895D64">
            <w:pPr>
              <w:jc w:val="center"/>
              <w:rPr>
                <w:sz w:val="22"/>
              </w:rPr>
            </w:pPr>
            <w:r w:rsidRPr="00A5746B">
              <w:rPr>
                <w:sz w:val="22"/>
              </w:rPr>
              <w:t>Котельная (п. Яр, ул. Ворошилова, 10ж)</w:t>
            </w:r>
          </w:p>
        </w:tc>
        <w:tc>
          <w:tcPr>
            <w:tcW w:w="689" w:type="pct"/>
            <w:shd w:val="clear" w:color="auto" w:fill="auto"/>
            <w:vAlign w:val="center"/>
          </w:tcPr>
          <w:p w:rsidR="00215921" w:rsidRPr="00A5746B" w:rsidRDefault="00215921" w:rsidP="00895D64">
            <w:pPr>
              <w:jc w:val="center"/>
              <w:rPr>
                <w:sz w:val="22"/>
              </w:rPr>
            </w:pPr>
            <w:r w:rsidRPr="00A5746B">
              <w:rPr>
                <w:sz w:val="22"/>
              </w:rPr>
              <w:t>ООО «Яр Энерго»</w:t>
            </w:r>
          </w:p>
        </w:tc>
        <w:tc>
          <w:tcPr>
            <w:tcW w:w="453" w:type="pct"/>
            <w:shd w:val="clear" w:color="auto" w:fill="auto"/>
            <w:noWrap/>
            <w:vAlign w:val="center"/>
            <w:hideMark/>
          </w:tcPr>
          <w:p w:rsidR="00215921" w:rsidRPr="00A5746B" w:rsidRDefault="00215921" w:rsidP="00794993">
            <w:pPr>
              <w:jc w:val="center"/>
              <w:rPr>
                <w:rFonts w:eastAsia="Times New Roman"/>
                <w:sz w:val="22"/>
                <w:lang w:eastAsia="ru-RU"/>
              </w:rPr>
            </w:pPr>
            <w:r w:rsidRPr="00A5746B">
              <w:rPr>
                <w:rFonts w:eastAsia="Times New Roman"/>
                <w:sz w:val="22"/>
                <w:lang w:eastAsia="ru-RU"/>
              </w:rPr>
              <w:t>1988</w:t>
            </w:r>
          </w:p>
        </w:tc>
        <w:tc>
          <w:tcPr>
            <w:tcW w:w="502" w:type="pct"/>
            <w:shd w:val="clear" w:color="auto" w:fill="auto"/>
            <w:noWrap/>
            <w:vAlign w:val="center"/>
            <w:hideMark/>
          </w:tcPr>
          <w:p w:rsidR="00215921" w:rsidRPr="00A5746B" w:rsidRDefault="00215921" w:rsidP="00794993">
            <w:pPr>
              <w:jc w:val="center"/>
              <w:rPr>
                <w:rFonts w:eastAsia="Times New Roman"/>
                <w:sz w:val="22"/>
                <w:lang w:eastAsia="ru-RU"/>
              </w:rPr>
            </w:pPr>
            <w:r w:rsidRPr="00A5746B">
              <w:rPr>
                <w:rFonts w:eastAsia="Times New Roman"/>
                <w:sz w:val="22"/>
                <w:lang w:eastAsia="ru-RU"/>
              </w:rPr>
              <w:t>-</w:t>
            </w:r>
          </w:p>
        </w:tc>
        <w:tc>
          <w:tcPr>
            <w:tcW w:w="411" w:type="pct"/>
            <w:shd w:val="clear" w:color="auto" w:fill="auto"/>
            <w:noWrap/>
            <w:vAlign w:val="center"/>
            <w:hideMark/>
          </w:tcPr>
          <w:p w:rsidR="00215921" w:rsidRPr="00A5746B" w:rsidRDefault="00215921" w:rsidP="00D439F6">
            <w:pPr>
              <w:jc w:val="center"/>
              <w:rPr>
                <w:sz w:val="22"/>
              </w:rPr>
            </w:pPr>
            <w:r w:rsidRPr="00A5746B">
              <w:rPr>
                <w:sz w:val="22"/>
              </w:rPr>
              <w:t>3,43</w:t>
            </w:r>
          </w:p>
        </w:tc>
        <w:tc>
          <w:tcPr>
            <w:tcW w:w="460" w:type="pct"/>
            <w:shd w:val="clear" w:color="auto" w:fill="auto"/>
            <w:noWrap/>
            <w:vAlign w:val="center"/>
            <w:hideMark/>
          </w:tcPr>
          <w:p w:rsidR="00215921" w:rsidRPr="00A5746B" w:rsidRDefault="00215921" w:rsidP="00794993">
            <w:pPr>
              <w:jc w:val="center"/>
              <w:rPr>
                <w:rFonts w:eastAsia="Times New Roman"/>
                <w:sz w:val="22"/>
                <w:lang w:eastAsia="ru-RU"/>
              </w:rPr>
            </w:pPr>
            <w:r w:rsidRPr="00A5746B">
              <w:rPr>
                <w:rFonts w:eastAsia="Times New Roman"/>
                <w:sz w:val="22"/>
                <w:lang w:eastAsia="ru-RU"/>
              </w:rPr>
              <w:t>1,172</w:t>
            </w:r>
          </w:p>
        </w:tc>
        <w:tc>
          <w:tcPr>
            <w:tcW w:w="427" w:type="pct"/>
            <w:shd w:val="clear" w:color="auto" w:fill="auto"/>
            <w:noWrap/>
            <w:vAlign w:val="center"/>
            <w:hideMark/>
          </w:tcPr>
          <w:p w:rsidR="00215921" w:rsidRPr="00A5746B" w:rsidRDefault="00215921" w:rsidP="00794993">
            <w:pPr>
              <w:jc w:val="center"/>
              <w:rPr>
                <w:rFonts w:eastAsia="Times New Roman"/>
                <w:sz w:val="22"/>
                <w:lang w:eastAsia="ru-RU"/>
              </w:rPr>
            </w:pPr>
            <w:r w:rsidRPr="00A5746B">
              <w:rPr>
                <w:rFonts w:eastAsia="Times New Roman"/>
                <w:sz w:val="22"/>
                <w:lang w:eastAsia="ru-RU"/>
              </w:rPr>
              <w:t>газ</w:t>
            </w:r>
          </w:p>
        </w:tc>
        <w:tc>
          <w:tcPr>
            <w:tcW w:w="425" w:type="pct"/>
            <w:shd w:val="clear" w:color="auto" w:fill="auto"/>
            <w:noWrap/>
            <w:vAlign w:val="center"/>
            <w:hideMark/>
          </w:tcPr>
          <w:p w:rsidR="00215921" w:rsidRPr="00A5746B" w:rsidRDefault="00215921" w:rsidP="00794993">
            <w:pPr>
              <w:jc w:val="center"/>
              <w:rPr>
                <w:rFonts w:eastAsia="Times New Roman"/>
                <w:sz w:val="22"/>
                <w:lang w:eastAsia="ru-RU"/>
              </w:rPr>
            </w:pPr>
            <w:r w:rsidRPr="00A5746B">
              <w:rPr>
                <w:rFonts w:eastAsia="Times New Roman"/>
                <w:sz w:val="22"/>
                <w:lang w:eastAsia="ru-RU"/>
              </w:rPr>
              <w:t>нет</w:t>
            </w:r>
          </w:p>
        </w:tc>
      </w:tr>
      <w:tr w:rsidR="00215921" w:rsidRPr="00A5746B" w:rsidTr="00215921">
        <w:trPr>
          <w:trHeight w:val="230"/>
        </w:trPr>
        <w:tc>
          <w:tcPr>
            <w:tcW w:w="223" w:type="pct"/>
            <w:shd w:val="clear" w:color="auto" w:fill="auto"/>
            <w:noWrap/>
            <w:vAlign w:val="center"/>
          </w:tcPr>
          <w:p w:rsidR="00215921" w:rsidRPr="00A5746B" w:rsidRDefault="00215921" w:rsidP="00F94739">
            <w:pPr>
              <w:pStyle w:val="ab"/>
              <w:numPr>
                <w:ilvl w:val="0"/>
                <w:numId w:val="25"/>
              </w:numPr>
              <w:ind w:left="0" w:firstLine="0"/>
              <w:jc w:val="center"/>
              <w:rPr>
                <w:rFonts w:eastAsia="Times New Roman"/>
                <w:sz w:val="22"/>
                <w:lang w:eastAsia="ru-RU"/>
              </w:rPr>
            </w:pPr>
          </w:p>
        </w:tc>
        <w:tc>
          <w:tcPr>
            <w:tcW w:w="1409" w:type="pct"/>
            <w:shd w:val="clear" w:color="auto" w:fill="auto"/>
            <w:vAlign w:val="center"/>
            <w:hideMark/>
          </w:tcPr>
          <w:p w:rsidR="00215921" w:rsidRPr="00A5746B" w:rsidRDefault="00215921" w:rsidP="00895D64">
            <w:pPr>
              <w:jc w:val="center"/>
              <w:rPr>
                <w:sz w:val="22"/>
              </w:rPr>
            </w:pPr>
            <w:r w:rsidRPr="00A5746B">
              <w:rPr>
                <w:sz w:val="22"/>
              </w:rPr>
              <w:t>Котельная (д.Бармашур, ул. Советская, 42а)</w:t>
            </w:r>
          </w:p>
        </w:tc>
        <w:tc>
          <w:tcPr>
            <w:tcW w:w="689" w:type="pct"/>
            <w:shd w:val="clear" w:color="auto" w:fill="auto"/>
            <w:vAlign w:val="center"/>
          </w:tcPr>
          <w:p w:rsidR="00215921" w:rsidRPr="00A5746B" w:rsidRDefault="00215921" w:rsidP="00895D64">
            <w:pPr>
              <w:jc w:val="center"/>
              <w:rPr>
                <w:sz w:val="22"/>
              </w:rPr>
            </w:pPr>
            <w:r w:rsidRPr="00A5746B">
              <w:rPr>
                <w:sz w:val="22"/>
              </w:rPr>
              <w:t>ООО «Яр Энерго»</w:t>
            </w:r>
          </w:p>
        </w:tc>
        <w:tc>
          <w:tcPr>
            <w:tcW w:w="453" w:type="pct"/>
            <w:shd w:val="clear" w:color="auto" w:fill="auto"/>
            <w:noWrap/>
            <w:vAlign w:val="center"/>
            <w:hideMark/>
          </w:tcPr>
          <w:p w:rsidR="00215921" w:rsidRPr="00A5746B" w:rsidRDefault="00215921" w:rsidP="00794993">
            <w:pPr>
              <w:jc w:val="center"/>
              <w:rPr>
                <w:rFonts w:eastAsia="Times New Roman"/>
                <w:sz w:val="22"/>
                <w:lang w:eastAsia="ru-RU"/>
              </w:rPr>
            </w:pPr>
            <w:r w:rsidRPr="00A5746B">
              <w:rPr>
                <w:rFonts w:eastAsia="Times New Roman"/>
                <w:sz w:val="22"/>
                <w:lang w:eastAsia="ru-RU"/>
              </w:rPr>
              <w:t>2003</w:t>
            </w:r>
          </w:p>
        </w:tc>
        <w:tc>
          <w:tcPr>
            <w:tcW w:w="502" w:type="pct"/>
            <w:shd w:val="clear" w:color="auto" w:fill="auto"/>
            <w:noWrap/>
            <w:vAlign w:val="center"/>
            <w:hideMark/>
          </w:tcPr>
          <w:p w:rsidR="00215921" w:rsidRPr="00A5746B" w:rsidRDefault="00215921" w:rsidP="00794993">
            <w:pPr>
              <w:jc w:val="center"/>
              <w:rPr>
                <w:rFonts w:eastAsia="Times New Roman"/>
                <w:sz w:val="22"/>
                <w:lang w:eastAsia="ru-RU"/>
              </w:rPr>
            </w:pPr>
            <w:r w:rsidRPr="00A5746B">
              <w:rPr>
                <w:rFonts w:eastAsia="Times New Roman"/>
                <w:sz w:val="22"/>
                <w:lang w:eastAsia="ru-RU"/>
              </w:rPr>
              <w:t>2021</w:t>
            </w:r>
          </w:p>
        </w:tc>
        <w:tc>
          <w:tcPr>
            <w:tcW w:w="411" w:type="pct"/>
            <w:shd w:val="clear" w:color="auto" w:fill="auto"/>
            <w:noWrap/>
            <w:vAlign w:val="center"/>
            <w:hideMark/>
          </w:tcPr>
          <w:p w:rsidR="00215921" w:rsidRPr="00A5746B" w:rsidRDefault="00215921" w:rsidP="00D439F6">
            <w:pPr>
              <w:jc w:val="center"/>
              <w:rPr>
                <w:sz w:val="22"/>
              </w:rPr>
            </w:pPr>
            <w:r w:rsidRPr="00A5746B">
              <w:rPr>
                <w:sz w:val="22"/>
              </w:rPr>
              <w:t>0,447</w:t>
            </w:r>
          </w:p>
        </w:tc>
        <w:tc>
          <w:tcPr>
            <w:tcW w:w="460" w:type="pct"/>
            <w:shd w:val="clear" w:color="auto" w:fill="auto"/>
            <w:noWrap/>
            <w:vAlign w:val="center"/>
            <w:hideMark/>
          </w:tcPr>
          <w:p w:rsidR="00215921" w:rsidRPr="00A5746B" w:rsidRDefault="00215921" w:rsidP="00794993">
            <w:pPr>
              <w:jc w:val="center"/>
              <w:rPr>
                <w:rFonts w:eastAsia="Times New Roman"/>
                <w:sz w:val="22"/>
                <w:lang w:eastAsia="ru-RU"/>
              </w:rPr>
            </w:pPr>
            <w:r w:rsidRPr="00A5746B">
              <w:rPr>
                <w:rFonts w:eastAsia="Times New Roman"/>
                <w:sz w:val="22"/>
                <w:lang w:eastAsia="ru-RU"/>
              </w:rPr>
              <w:t>0,254</w:t>
            </w:r>
          </w:p>
        </w:tc>
        <w:tc>
          <w:tcPr>
            <w:tcW w:w="427" w:type="pct"/>
            <w:shd w:val="clear" w:color="auto" w:fill="auto"/>
            <w:noWrap/>
            <w:vAlign w:val="center"/>
            <w:hideMark/>
          </w:tcPr>
          <w:p w:rsidR="00215921" w:rsidRPr="00A5746B" w:rsidRDefault="00215921" w:rsidP="00794993">
            <w:pPr>
              <w:jc w:val="center"/>
              <w:rPr>
                <w:rFonts w:eastAsia="Times New Roman"/>
                <w:sz w:val="22"/>
                <w:lang w:eastAsia="ru-RU"/>
              </w:rPr>
            </w:pPr>
            <w:r w:rsidRPr="00A5746B">
              <w:rPr>
                <w:rFonts w:eastAsia="Times New Roman"/>
                <w:sz w:val="22"/>
                <w:lang w:eastAsia="ru-RU"/>
              </w:rPr>
              <w:t>газ</w:t>
            </w:r>
          </w:p>
        </w:tc>
        <w:tc>
          <w:tcPr>
            <w:tcW w:w="425" w:type="pct"/>
            <w:shd w:val="clear" w:color="auto" w:fill="auto"/>
            <w:noWrap/>
            <w:vAlign w:val="center"/>
            <w:hideMark/>
          </w:tcPr>
          <w:p w:rsidR="00215921" w:rsidRPr="00A5746B" w:rsidRDefault="00215921" w:rsidP="00794993">
            <w:pPr>
              <w:jc w:val="center"/>
              <w:rPr>
                <w:rFonts w:eastAsia="Times New Roman"/>
                <w:sz w:val="22"/>
                <w:lang w:eastAsia="ru-RU"/>
              </w:rPr>
            </w:pPr>
            <w:r w:rsidRPr="00A5746B">
              <w:rPr>
                <w:rFonts w:eastAsia="Times New Roman"/>
                <w:sz w:val="22"/>
                <w:lang w:eastAsia="ru-RU"/>
              </w:rPr>
              <w:t>нет</w:t>
            </w:r>
          </w:p>
        </w:tc>
      </w:tr>
      <w:tr w:rsidR="00215921" w:rsidRPr="00A5746B" w:rsidTr="00215921">
        <w:trPr>
          <w:trHeight w:val="230"/>
        </w:trPr>
        <w:tc>
          <w:tcPr>
            <w:tcW w:w="223" w:type="pct"/>
            <w:shd w:val="clear" w:color="auto" w:fill="auto"/>
            <w:noWrap/>
            <w:vAlign w:val="center"/>
          </w:tcPr>
          <w:p w:rsidR="00215921" w:rsidRPr="00A5746B" w:rsidRDefault="00215921" w:rsidP="00F94739">
            <w:pPr>
              <w:pStyle w:val="ab"/>
              <w:numPr>
                <w:ilvl w:val="0"/>
                <w:numId w:val="25"/>
              </w:numPr>
              <w:ind w:left="0" w:firstLine="0"/>
              <w:jc w:val="center"/>
              <w:rPr>
                <w:rFonts w:eastAsia="Times New Roman"/>
                <w:sz w:val="22"/>
                <w:lang w:eastAsia="ru-RU"/>
              </w:rPr>
            </w:pPr>
          </w:p>
        </w:tc>
        <w:tc>
          <w:tcPr>
            <w:tcW w:w="1409" w:type="pct"/>
            <w:shd w:val="clear" w:color="auto" w:fill="auto"/>
            <w:vAlign w:val="center"/>
            <w:hideMark/>
          </w:tcPr>
          <w:p w:rsidR="00215921" w:rsidRPr="00A5746B" w:rsidRDefault="00215921" w:rsidP="00895D64">
            <w:pPr>
              <w:jc w:val="center"/>
              <w:rPr>
                <w:sz w:val="22"/>
              </w:rPr>
            </w:pPr>
            <w:r w:rsidRPr="00A5746B">
              <w:rPr>
                <w:sz w:val="22"/>
              </w:rPr>
              <w:t>Котельная (п.Яр, ул. Вокзальная, 21Б)</w:t>
            </w:r>
          </w:p>
        </w:tc>
        <w:tc>
          <w:tcPr>
            <w:tcW w:w="689" w:type="pct"/>
            <w:shd w:val="clear" w:color="auto" w:fill="auto"/>
            <w:vAlign w:val="center"/>
          </w:tcPr>
          <w:p w:rsidR="00215921" w:rsidRPr="00A5746B" w:rsidRDefault="00215921" w:rsidP="00895D64">
            <w:pPr>
              <w:jc w:val="center"/>
              <w:rPr>
                <w:sz w:val="22"/>
              </w:rPr>
            </w:pPr>
            <w:r w:rsidRPr="00A5746B">
              <w:rPr>
                <w:sz w:val="22"/>
              </w:rPr>
              <w:t>ООО «Яр Энерго»</w:t>
            </w:r>
          </w:p>
        </w:tc>
        <w:tc>
          <w:tcPr>
            <w:tcW w:w="453" w:type="pct"/>
            <w:shd w:val="clear" w:color="auto" w:fill="auto"/>
            <w:noWrap/>
            <w:vAlign w:val="center"/>
            <w:hideMark/>
          </w:tcPr>
          <w:p w:rsidR="00215921" w:rsidRPr="00A5746B" w:rsidRDefault="00215921" w:rsidP="00794993">
            <w:pPr>
              <w:jc w:val="center"/>
              <w:rPr>
                <w:rFonts w:eastAsia="Times New Roman"/>
                <w:sz w:val="22"/>
                <w:lang w:eastAsia="ru-RU"/>
              </w:rPr>
            </w:pPr>
            <w:r w:rsidRPr="00A5746B">
              <w:rPr>
                <w:rFonts w:eastAsia="Times New Roman"/>
                <w:sz w:val="22"/>
                <w:lang w:eastAsia="ru-RU"/>
              </w:rPr>
              <w:t>2010</w:t>
            </w:r>
          </w:p>
        </w:tc>
        <w:tc>
          <w:tcPr>
            <w:tcW w:w="502" w:type="pct"/>
            <w:shd w:val="clear" w:color="auto" w:fill="auto"/>
            <w:noWrap/>
            <w:vAlign w:val="center"/>
            <w:hideMark/>
          </w:tcPr>
          <w:p w:rsidR="00215921" w:rsidRPr="00A5746B" w:rsidRDefault="00215921" w:rsidP="00794993">
            <w:pPr>
              <w:jc w:val="center"/>
              <w:rPr>
                <w:rFonts w:eastAsia="Times New Roman"/>
                <w:sz w:val="22"/>
                <w:lang w:eastAsia="ru-RU"/>
              </w:rPr>
            </w:pPr>
            <w:r w:rsidRPr="00A5746B">
              <w:rPr>
                <w:rFonts w:eastAsia="Times New Roman"/>
                <w:sz w:val="22"/>
                <w:lang w:eastAsia="ru-RU"/>
              </w:rPr>
              <w:t>2022</w:t>
            </w:r>
          </w:p>
        </w:tc>
        <w:tc>
          <w:tcPr>
            <w:tcW w:w="411" w:type="pct"/>
            <w:shd w:val="clear" w:color="auto" w:fill="auto"/>
            <w:noWrap/>
            <w:vAlign w:val="center"/>
            <w:hideMark/>
          </w:tcPr>
          <w:p w:rsidR="00215921" w:rsidRPr="00A5746B" w:rsidRDefault="00215921" w:rsidP="00D439F6">
            <w:pPr>
              <w:jc w:val="center"/>
              <w:rPr>
                <w:sz w:val="22"/>
              </w:rPr>
            </w:pPr>
            <w:r w:rsidRPr="00A5746B">
              <w:rPr>
                <w:sz w:val="22"/>
              </w:rPr>
              <w:t>0,043</w:t>
            </w:r>
          </w:p>
        </w:tc>
        <w:tc>
          <w:tcPr>
            <w:tcW w:w="460" w:type="pct"/>
            <w:shd w:val="clear" w:color="auto" w:fill="auto"/>
            <w:noWrap/>
            <w:vAlign w:val="center"/>
            <w:hideMark/>
          </w:tcPr>
          <w:p w:rsidR="00215921" w:rsidRPr="00A5746B" w:rsidRDefault="00215921" w:rsidP="00794993">
            <w:pPr>
              <w:jc w:val="center"/>
              <w:rPr>
                <w:rFonts w:eastAsia="Times New Roman"/>
                <w:sz w:val="22"/>
                <w:lang w:eastAsia="ru-RU"/>
              </w:rPr>
            </w:pPr>
            <w:r w:rsidRPr="00A5746B">
              <w:rPr>
                <w:rFonts w:eastAsia="Times New Roman"/>
                <w:sz w:val="22"/>
                <w:lang w:eastAsia="ru-RU"/>
              </w:rPr>
              <w:t>0,03</w:t>
            </w:r>
          </w:p>
        </w:tc>
        <w:tc>
          <w:tcPr>
            <w:tcW w:w="427" w:type="pct"/>
            <w:shd w:val="clear" w:color="auto" w:fill="auto"/>
            <w:noWrap/>
            <w:vAlign w:val="center"/>
            <w:hideMark/>
          </w:tcPr>
          <w:p w:rsidR="00215921" w:rsidRPr="00A5746B" w:rsidRDefault="00215921" w:rsidP="00794993">
            <w:pPr>
              <w:jc w:val="center"/>
              <w:rPr>
                <w:rFonts w:eastAsia="Times New Roman"/>
                <w:sz w:val="22"/>
                <w:lang w:eastAsia="ru-RU"/>
              </w:rPr>
            </w:pPr>
            <w:r w:rsidRPr="00A5746B">
              <w:rPr>
                <w:rFonts w:eastAsia="Times New Roman"/>
                <w:sz w:val="22"/>
                <w:lang w:eastAsia="ru-RU"/>
              </w:rPr>
              <w:t>газ</w:t>
            </w:r>
          </w:p>
        </w:tc>
        <w:tc>
          <w:tcPr>
            <w:tcW w:w="425" w:type="pct"/>
            <w:shd w:val="clear" w:color="auto" w:fill="auto"/>
            <w:noWrap/>
            <w:vAlign w:val="center"/>
            <w:hideMark/>
          </w:tcPr>
          <w:p w:rsidR="00215921" w:rsidRPr="00A5746B" w:rsidRDefault="00215921" w:rsidP="00794993">
            <w:pPr>
              <w:jc w:val="center"/>
              <w:rPr>
                <w:rFonts w:eastAsia="Times New Roman"/>
                <w:sz w:val="22"/>
                <w:lang w:eastAsia="ru-RU"/>
              </w:rPr>
            </w:pPr>
            <w:r w:rsidRPr="00A5746B">
              <w:rPr>
                <w:rFonts w:eastAsia="Times New Roman"/>
                <w:sz w:val="22"/>
                <w:lang w:eastAsia="ru-RU"/>
              </w:rPr>
              <w:t>нет</w:t>
            </w:r>
          </w:p>
        </w:tc>
      </w:tr>
      <w:tr w:rsidR="00215921" w:rsidRPr="00A5746B" w:rsidTr="00215921">
        <w:tc>
          <w:tcPr>
            <w:tcW w:w="223" w:type="pct"/>
            <w:shd w:val="clear" w:color="auto" w:fill="auto"/>
            <w:vAlign w:val="center"/>
          </w:tcPr>
          <w:p w:rsidR="00215921" w:rsidRPr="00A5746B" w:rsidRDefault="00215921" w:rsidP="00F94739">
            <w:pPr>
              <w:pStyle w:val="ab"/>
              <w:numPr>
                <w:ilvl w:val="0"/>
                <w:numId w:val="25"/>
              </w:numPr>
              <w:ind w:left="0" w:firstLine="0"/>
              <w:jc w:val="left"/>
              <w:rPr>
                <w:rFonts w:eastAsia="Times New Roman"/>
                <w:sz w:val="22"/>
                <w:lang w:eastAsia="ru-RU"/>
              </w:rPr>
            </w:pPr>
          </w:p>
        </w:tc>
        <w:tc>
          <w:tcPr>
            <w:tcW w:w="1409" w:type="pct"/>
            <w:shd w:val="clear" w:color="auto" w:fill="auto"/>
            <w:vAlign w:val="center"/>
          </w:tcPr>
          <w:p w:rsidR="00215921" w:rsidRPr="00A5746B" w:rsidRDefault="00215921" w:rsidP="00794993">
            <w:pPr>
              <w:jc w:val="center"/>
              <w:rPr>
                <w:rFonts w:eastAsia="Times New Roman"/>
                <w:sz w:val="22"/>
                <w:lang w:eastAsia="ru-RU"/>
              </w:rPr>
            </w:pPr>
            <w:r w:rsidRPr="00A5746B">
              <w:rPr>
                <w:rFonts w:eastAsia="Times New Roman"/>
                <w:sz w:val="22"/>
                <w:lang w:eastAsia="ru-RU"/>
              </w:rPr>
              <w:t>п. Яр, пер. Яр-пост, 1-1а</w:t>
            </w:r>
          </w:p>
        </w:tc>
        <w:tc>
          <w:tcPr>
            <w:tcW w:w="689" w:type="pct"/>
            <w:shd w:val="clear" w:color="auto" w:fill="auto"/>
            <w:vAlign w:val="center"/>
          </w:tcPr>
          <w:p w:rsidR="00215921" w:rsidRPr="00A5746B" w:rsidRDefault="00215921" w:rsidP="00D439F6">
            <w:pPr>
              <w:jc w:val="center"/>
              <w:rPr>
                <w:rFonts w:eastAsia="Times New Roman"/>
                <w:sz w:val="22"/>
                <w:lang w:eastAsia="ru-RU"/>
              </w:rPr>
            </w:pPr>
            <w:r w:rsidRPr="00A5746B">
              <w:rPr>
                <w:rFonts w:eastAsia="Times New Roman"/>
                <w:sz w:val="22"/>
                <w:lang w:eastAsia="ru-RU"/>
              </w:rPr>
              <w:t>Кировский терр</w:t>
            </w:r>
            <w:r w:rsidRPr="00A5746B">
              <w:rPr>
                <w:rFonts w:eastAsia="Times New Roman"/>
                <w:sz w:val="22"/>
                <w:lang w:eastAsia="ru-RU"/>
              </w:rPr>
              <w:t>и</w:t>
            </w:r>
            <w:r w:rsidRPr="00A5746B">
              <w:rPr>
                <w:rFonts w:eastAsia="Times New Roman"/>
                <w:sz w:val="22"/>
                <w:lang w:eastAsia="ru-RU"/>
              </w:rPr>
              <w:t>ториальный уч</w:t>
            </w:r>
            <w:r w:rsidRPr="00A5746B">
              <w:rPr>
                <w:rFonts w:eastAsia="Times New Roman"/>
                <w:sz w:val="22"/>
                <w:lang w:eastAsia="ru-RU"/>
              </w:rPr>
              <w:t>а</w:t>
            </w:r>
            <w:r w:rsidRPr="00A5746B">
              <w:rPr>
                <w:rFonts w:eastAsia="Times New Roman"/>
                <w:sz w:val="22"/>
                <w:lang w:eastAsia="ru-RU"/>
              </w:rPr>
              <w:t>сток ГДТВ</w:t>
            </w:r>
          </w:p>
        </w:tc>
        <w:tc>
          <w:tcPr>
            <w:tcW w:w="453" w:type="pct"/>
            <w:shd w:val="clear" w:color="auto" w:fill="auto"/>
            <w:vAlign w:val="center"/>
          </w:tcPr>
          <w:p w:rsidR="00215921" w:rsidRPr="00A5746B" w:rsidRDefault="00215921" w:rsidP="00794993">
            <w:pPr>
              <w:jc w:val="center"/>
              <w:rPr>
                <w:rFonts w:eastAsia="Times New Roman"/>
                <w:sz w:val="22"/>
                <w:lang w:eastAsia="ru-RU"/>
              </w:rPr>
            </w:pPr>
            <w:r w:rsidRPr="00A5746B">
              <w:rPr>
                <w:rFonts w:eastAsia="Times New Roman"/>
                <w:sz w:val="22"/>
                <w:lang w:eastAsia="ru-RU"/>
              </w:rPr>
              <w:t>1980</w:t>
            </w:r>
          </w:p>
        </w:tc>
        <w:tc>
          <w:tcPr>
            <w:tcW w:w="502" w:type="pct"/>
            <w:shd w:val="clear" w:color="auto" w:fill="auto"/>
            <w:vAlign w:val="center"/>
          </w:tcPr>
          <w:p w:rsidR="00215921" w:rsidRPr="00A5746B" w:rsidRDefault="00215921" w:rsidP="00794993">
            <w:pPr>
              <w:jc w:val="center"/>
              <w:rPr>
                <w:rFonts w:eastAsia="Times New Roman"/>
                <w:sz w:val="22"/>
                <w:lang w:eastAsia="ru-RU"/>
              </w:rPr>
            </w:pPr>
            <w:r w:rsidRPr="00A5746B">
              <w:rPr>
                <w:rFonts w:eastAsia="Times New Roman"/>
                <w:sz w:val="22"/>
                <w:lang w:eastAsia="ru-RU"/>
              </w:rPr>
              <w:t>2012</w:t>
            </w:r>
          </w:p>
        </w:tc>
        <w:tc>
          <w:tcPr>
            <w:tcW w:w="411" w:type="pct"/>
            <w:shd w:val="clear" w:color="auto" w:fill="auto"/>
            <w:vAlign w:val="center"/>
          </w:tcPr>
          <w:p w:rsidR="00215921" w:rsidRPr="00A5746B" w:rsidRDefault="00215921" w:rsidP="00794993">
            <w:pPr>
              <w:jc w:val="center"/>
              <w:rPr>
                <w:rFonts w:eastAsia="Times New Roman"/>
                <w:sz w:val="22"/>
                <w:lang w:eastAsia="ru-RU"/>
              </w:rPr>
            </w:pPr>
            <w:r w:rsidRPr="00A5746B">
              <w:rPr>
                <w:rFonts w:eastAsia="Times New Roman"/>
                <w:sz w:val="22"/>
                <w:lang w:eastAsia="ru-RU"/>
              </w:rPr>
              <w:t>1,4</w:t>
            </w:r>
          </w:p>
        </w:tc>
        <w:tc>
          <w:tcPr>
            <w:tcW w:w="460" w:type="pct"/>
            <w:shd w:val="clear" w:color="auto" w:fill="auto"/>
            <w:vAlign w:val="center"/>
          </w:tcPr>
          <w:p w:rsidR="00215921" w:rsidRPr="00A5746B" w:rsidRDefault="00215921" w:rsidP="00794993">
            <w:pPr>
              <w:jc w:val="center"/>
              <w:rPr>
                <w:rFonts w:eastAsia="Times New Roman"/>
                <w:sz w:val="22"/>
                <w:lang w:eastAsia="ru-RU"/>
              </w:rPr>
            </w:pPr>
            <w:r w:rsidRPr="00A5746B">
              <w:rPr>
                <w:rFonts w:eastAsia="Times New Roman"/>
                <w:sz w:val="22"/>
                <w:lang w:eastAsia="ru-RU"/>
              </w:rPr>
              <w:t>0,65</w:t>
            </w:r>
          </w:p>
        </w:tc>
        <w:tc>
          <w:tcPr>
            <w:tcW w:w="427" w:type="pct"/>
            <w:shd w:val="clear" w:color="auto" w:fill="auto"/>
            <w:vAlign w:val="center"/>
          </w:tcPr>
          <w:p w:rsidR="00215921" w:rsidRPr="00A5746B" w:rsidRDefault="00215921" w:rsidP="00794993">
            <w:pPr>
              <w:jc w:val="center"/>
              <w:rPr>
                <w:rFonts w:eastAsia="Times New Roman"/>
                <w:sz w:val="22"/>
                <w:lang w:eastAsia="ru-RU"/>
              </w:rPr>
            </w:pPr>
            <w:r w:rsidRPr="00A5746B">
              <w:rPr>
                <w:rFonts w:eastAsia="Times New Roman"/>
                <w:sz w:val="22"/>
                <w:lang w:eastAsia="ru-RU"/>
              </w:rPr>
              <w:t>уголь</w:t>
            </w:r>
          </w:p>
        </w:tc>
        <w:tc>
          <w:tcPr>
            <w:tcW w:w="425" w:type="pct"/>
            <w:shd w:val="clear" w:color="auto" w:fill="auto"/>
            <w:vAlign w:val="center"/>
          </w:tcPr>
          <w:p w:rsidR="00215921" w:rsidRPr="00A5746B" w:rsidRDefault="00215921" w:rsidP="00794993">
            <w:pPr>
              <w:jc w:val="center"/>
              <w:rPr>
                <w:rFonts w:eastAsia="Times New Roman"/>
                <w:sz w:val="22"/>
                <w:lang w:eastAsia="ru-RU"/>
              </w:rPr>
            </w:pPr>
            <w:r w:rsidRPr="00A5746B">
              <w:rPr>
                <w:rFonts w:eastAsia="Times New Roman"/>
                <w:sz w:val="22"/>
                <w:lang w:eastAsia="ru-RU"/>
              </w:rPr>
              <w:t>дрова</w:t>
            </w:r>
          </w:p>
        </w:tc>
      </w:tr>
      <w:tr w:rsidR="00215921" w:rsidRPr="00A5746B" w:rsidTr="00215921">
        <w:tc>
          <w:tcPr>
            <w:tcW w:w="223" w:type="pct"/>
            <w:shd w:val="clear" w:color="auto" w:fill="auto"/>
            <w:vAlign w:val="center"/>
          </w:tcPr>
          <w:p w:rsidR="00215921" w:rsidRPr="00A5746B" w:rsidRDefault="00215921" w:rsidP="00F94739">
            <w:pPr>
              <w:pStyle w:val="ab"/>
              <w:numPr>
                <w:ilvl w:val="0"/>
                <w:numId w:val="25"/>
              </w:numPr>
              <w:ind w:left="0" w:firstLine="0"/>
              <w:jc w:val="left"/>
              <w:rPr>
                <w:rFonts w:eastAsia="Times New Roman"/>
                <w:sz w:val="22"/>
                <w:lang w:eastAsia="ru-RU"/>
              </w:rPr>
            </w:pPr>
          </w:p>
        </w:tc>
        <w:tc>
          <w:tcPr>
            <w:tcW w:w="1409" w:type="pct"/>
            <w:shd w:val="clear" w:color="auto" w:fill="auto"/>
            <w:vAlign w:val="center"/>
          </w:tcPr>
          <w:p w:rsidR="00215921" w:rsidRPr="00A5746B" w:rsidRDefault="00504481" w:rsidP="00D439F6">
            <w:pPr>
              <w:jc w:val="center"/>
              <w:rPr>
                <w:sz w:val="22"/>
              </w:rPr>
            </w:pPr>
            <w:r>
              <w:rPr>
                <w:sz w:val="22"/>
              </w:rPr>
              <w:t>Котельная</w:t>
            </w:r>
            <w:r w:rsidR="00215921" w:rsidRPr="00A5746B">
              <w:rPr>
                <w:sz w:val="22"/>
              </w:rPr>
              <w:t xml:space="preserve"> (с.Пудем, ул. Горького, 49а, А)</w:t>
            </w:r>
          </w:p>
        </w:tc>
        <w:tc>
          <w:tcPr>
            <w:tcW w:w="689" w:type="pct"/>
            <w:shd w:val="clear" w:color="auto" w:fill="auto"/>
            <w:vAlign w:val="center"/>
          </w:tcPr>
          <w:p w:rsidR="00215921" w:rsidRPr="00A5746B" w:rsidRDefault="00215921" w:rsidP="00D439F6">
            <w:pPr>
              <w:jc w:val="center"/>
              <w:rPr>
                <w:sz w:val="22"/>
              </w:rPr>
            </w:pPr>
            <w:r w:rsidRPr="00A5746B">
              <w:rPr>
                <w:sz w:val="22"/>
              </w:rPr>
              <w:t>ООО «Удмуртская Теплоснабжающая Компания»</w:t>
            </w:r>
          </w:p>
        </w:tc>
        <w:tc>
          <w:tcPr>
            <w:tcW w:w="453" w:type="pct"/>
            <w:shd w:val="clear" w:color="auto" w:fill="auto"/>
            <w:vAlign w:val="center"/>
          </w:tcPr>
          <w:p w:rsidR="00215921" w:rsidRPr="00A5746B" w:rsidRDefault="00215921" w:rsidP="00794993">
            <w:pPr>
              <w:jc w:val="center"/>
              <w:rPr>
                <w:rFonts w:eastAsia="Times New Roman"/>
                <w:sz w:val="22"/>
                <w:lang w:eastAsia="ru-RU"/>
              </w:rPr>
            </w:pPr>
            <w:r w:rsidRPr="00A5746B">
              <w:rPr>
                <w:rFonts w:eastAsia="Times New Roman"/>
                <w:sz w:val="22"/>
                <w:lang w:eastAsia="ru-RU"/>
              </w:rPr>
              <w:t>2021</w:t>
            </w:r>
          </w:p>
        </w:tc>
        <w:tc>
          <w:tcPr>
            <w:tcW w:w="502" w:type="pct"/>
            <w:shd w:val="clear" w:color="auto" w:fill="auto"/>
            <w:vAlign w:val="center"/>
          </w:tcPr>
          <w:p w:rsidR="00215921" w:rsidRPr="00A5746B" w:rsidRDefault="00215921" w:rsidP="00794993">
            <w:pPr>
              <w:jc w:val="center"/>
              <w:rPr>
                <w:rFonts w:eastAsia="Times New Roman"/>
                <w:sz w:val="22"/>
                <w:lang w:eastAsia="ru-RU"/>
              </w:rPr>
            </w:pPr>
            <w:r w:rsidRPr="00A5746B">
              <w:rPr>
                <w:rFonts w:eastAsia="Times New Roman"/>
                <w:sz w:val="22"/>
                <w:lang w:eastAsia="ru-RU"/>
              </w:rPr>
              <w:t>2022</w:t>
            </w:r>
          </w:p>
        </w:tc>
        <w:tc>
          <w:tcPr>
            <w:tcW w:w="411" w:type="pct"/>
            <w:shd w:val="clear" w:color="auto" w:fill="auto"/>
            <w:vAlign w:val="center"/>
          </w:tcPr>
          <w:p w:rsidR="00215921" w:rsidRPr="00A5746B" w:rsidRDefault="00215921" w:rsidP="00D439F6">
            <w:pPr>
              <w:jc w:val="center"/>
              <w:rPr>
                <w:sz w:val="22"/>
              </w:rPr>
            </w:pPr>
            <w:r w:rsidRPr="00A5746B">
              <w:rPr>
                <w:sz w:val="22"/>
              </w:rPr>
              <w:t>0,17</w:t>
            </w:r>
          </w:p>
        </w:tc>
        <w:tc>
          <w:tcPr>
            <w:tcW w:w="460" w:type="pct"/>
            <w:shd w:val="clear" w:color="auto" w:fill="auto"/>
            <w:vAlign w:val="center"/>
          </w:tcPr>
          <w:p w:rsidR="00215921" w:rsidRPr="00A5746B" w:rsidRDefault="00215921" w:rsidP="00794993">
            <w:pPr>
              <w:jc w:val="center"/>
              <w:rPr>
                <w:rFonts w:eastAsia="Times New Roman"/>
                <w:sz w:val="22"/>
                <w:lang w:eastAsia="ru-RU"/>
              </w:rPr>
            </w:pPr>
            <w:r w:rsidRPr="00A5746B">
              <w:rPr>
                <w:rFonts w:eastAsia="Times New Roman"/>
                <w:sz w:val="22"/>
                <w:lang w:eastAsia="ru-RU"/>
              </w:rPr>
              <w:t>0,163</w:t>
            </w:r>
          </w:p>
        </w:tc>
        <w:tc>
          <w:tcPr>
            <w:tcW w:w="427" w:type="pct"/>
            <w:shd w:val="clear" w:color="auto" w:fill="auto"/>
            <w:vAlign w:val="center"/>
          </w:tcPr>
          <w:p w:rsidR="00215921" w:rsidRPr="00A5746B" w:rsidRDefault="00215921" w:rsidP="00794993">
            <w:pPr>
              <w:jc w:val="center"/>
              <w:rPr>
                <w:rFonts w:eastAsia="Times New Roman"/>
                <w:sz w:val="22"/>
                <w:lang w:eastAsia="ru-RU"/>
              </w:rPr>
            </w:pPr>
            <w:r w:rsidRPr="00A5746B">
              <w:rPr>
                <w:rFonts w:eastAsia="Times New Roman"/>
                <w:sz w:val="22"/>
                <w:lang w:eastAsia="ru-RU"/>
              </w:rPr>
              <w:t>уголь</w:t>
            </w:r>
          </w:p>
        </w:tc>
        <w:tc>
          <w:tcPr>
            <w:tcW w:w="425" w:type="pct"/>
            <w:shd w:val="clear" w:color="auto" w:fill="auto"/>
            <w:vAlign w:val="center"/>
          </w:tcPr>
          <w:p w:rsidR="00215921" w:rsidRPr="00A5746B" w:rsidRDefault="00215921" w:rsidP="00794993">
            <w:pPr>
              <w:jc w:val="center"/>
              <w:rPr>
                <w:rFonts w:eastAsia="Times New Roman"/>
                <w:sz w:val="22"/>
                <w:lang w:eastAsia="ru-RU"/>
              </w:rPr>
            </w:pPr>
            <w:r w:rsidRPr="00A5746B">
              <w:rPr>
                <w:rFonts w:eastAsia="Times New Roman"/>
                <w:sz w:val="22"/>
                <w:lang w:eastAsia="ru-RU"/>
              </w:rPr>
              <w:t>уголь</w:t>
            </w:r>
          </w:p>
        </w:tc>
      </w:tr>
      <w:tr w:rsidR="00215921" w:rsidRPr="00A5746B" w:rsidTr="00215921">
        <w:tc>
          <w:tcPr>
            <w:tcW w:w="223" w:type="pct"/>
            <w:shd w:val="clear" w:color="auto" w:fill="auto"/>
            <w:vAlign w:val="center"/>
          </w:tcPr>
          <w:p w:rsidR="00215921" w:rsidRPr="00A5746B" w:rsidRDefault="00215921" w:rsidP="00F94739">
            <w:pPr>
              <w:pStyle w:val="ab"/>
              <w:numPr>
                <w:ilvl w:val="0"/>
                <w:numId w:val="25"/>
              </w:numPr>
              <w:ind w:left="0" w:firstLine="0"/>
              <w:jc w:val="left"/>
              <w:rPr>
                <w:rFonts w:eastAsia="Times New Roman"/>
                <w:sz w:val="22"/>
                <w:lang w:eastAsia="ru-RU"/>
              </w:rPr>
            </w:pPr>
          </w:p>
        </w:tc>
        <w:tc>
          <w:tcPr>
            <w:tcW w:w="1409" w:type="pct"/>
            <w:shd w:val="clear" w:color="auto" w:fill="auto"/>
            <w:vAlign w:val="center"/>
          </w:tcPr>
          <w:p w:rsidR="00215921" w:rsidRPr="00A5746B" w:rsidRDefault="00215921" w:rsidP="00D439F6">
            <w:pPr>
              <w:jc w:val="center"/>
              <w:rPr>
                <w:sz w:val="22"/>
              </w:rPr>
            </w:pPr>
            <w:r w:rsidRPr="00A5746B">
              <w:rPr>
                <w:sz w:val="22"/>
              </w:rPr>
              <w:t>Котельная (с.Никольское, ул. Централ</w:t>
            </w:r>
            <w:r w:rsidRPr="00A5746B">
              <w:rPr>
                <w:sz w:val="22"/>
              </w:rPr>
              <w:t>ь</w:t>
            </w:r>
            <w:r w:rsidRPr="00A5746B">
              <w:rPr>
                <w:sz w:val="22"/>
              </w:rPr>
              <w:t>ная, 4)</w:t>
            </w:r>
          </w:p>
        </w:tc>
        <w:tc>
          <w:tcPr>
            <w:tcW w:w="689" w:type="pct"/>
            <w:shd w:val="clear" w:color="auto" w:fill="auto"/>
            <w:vAlign w:val="center"/>
          </w:tcPr>
          <w:p w:rsidR="00215921" w:rsidRPr="00A5746B" w:rsidRDefault="00215921" w:rsidP="00D439F6">
            <w:pPr>
              <w:jc w:val="center"/>
              <w:rPr>
                <w:sz w:val="22"/>
              </w:rPr>
            </w:pPr>
            <w:r w:rsidRPr="00A5746B">
              <w:rPr>
                <w:sz w:val="22"/>
              </w:rPr>
              <w:t>ООО «Удмуртская Теплоснабжающая Компания»</w:t>
            </w:r>
          </w:p>
        </w:tc>
        <w:tc>
          <w:tcPr>
            <w:tcW w:w="453" w:type="pct"/>
            <w:shd w:val="clear" w:color="auto" w:fill="auto"/>
            <w:vAlign w:val="center"/>
          </w:tcPr>
          <w:p w:rsidR="00215921" w:rsidRPr="00A5746B" w:rsidRDefault="00215921" w:rsidP="00794993">
            <w:pPr>
              <w:jc w:val="center"/>
              <w:rPr>
                <w:rFonts w:eastAsia="Times New Roman"/>
                <w:sz w:val="22"/>
                <w:lang w:eastAsia="ru-RU"/>
              </w:rPr>
            </w:pPr>
            <w:r w:rsidRPr="00A5746B">
              <w:rPr>
                <w:rFonts w:eastAsia="Times New Roman"/>
                <w:sz w:val="22"/>
                <w:lang w:eastAsia="ru-RU"/>
              </w:rPr>
              <w:t>1999</w:t>
            </w:r>
          </w:p>
        </w:tc>
        <w:tc>
          <w:tcPr>
            <w:tcW w:w="502" w:type="pct"/>
            <w:shd w:val="clear" w:color="auto" w:fill="auto"/>
            <w:vAlign w:val="center"/>
          </w:tcPr>
          <w:p w:rsidR="00215921" w:rsidRPr="00A5746B" w:rsidRDefault="00215921" w:rsidP="00794993">
            <w:pPr>
              <w:jc w:val="center"/>
              <w:rPr>
                <w:rFonts w:eastAsia="Times New Roman"/>
                <w:sz w:val="22"/>
                <w:lang w:eastAsia="ru-RU"/>
              </w:rPr>
            </w:pPr>
            <w:r w:rsidRPr="00A5746B">
              <w:rPr>
                <w:rFonts w:eastAsia="Times New Roman"/>
                <w:sz w:val="22"/>
                <w:lang w:eastAsia="ru-RU"/>
              </w:rPr>
              <w:t>-</w:t>
            </w:r>
          </w:p>
        </w:tc>
        <w:tc>
          <w:tcPr>
            <w:tcW w:w="411" w:type="pct"/>
            <w:shd w:val="clear" w:color="auto" w:fill="auto"/>
            <w:vAlign w:val="center"/>
          </w:tcPr>
          <w:p w:rsidR="00215921" w:rsidRPr="00A5746B" w:rsidRDefault="00215921" w:rsidP="00D439F6">
            <w:pPr>
              <w:jc w:val="center"/>
              <w:rPr>
                <w:sz w:val="22"/>
              </w:rPr>
            </w:pPr>
            <w:r w:rsidRPr="00A5746B">
              <w:rPr>
                <w:sz w:val="22"/>
              </w:rPr>
              <w:t>0,34</w:t>
            </w:r>
          </w:p>
        </w:tc>
        <w:tc>
          <w:tcPr>
            <w:tcW w:w="460" w:type="pct"/>
            <w:shd w:val="clear" w:color="auto" w:fill="auto"/>
            <w:vAlign w:val="center"/>
          </w:tcPr>
          <w:p w:rsidR="00215921" w:rsidRPr="00A5746B" w:rsidRDefault="00215921" w:rsidP="00794993">
            <w:pPr>
              <w:jc w:val="center"/>
              <w:rPr>
                <w:rFonts w:eastAsia="Times New Roman"/>
                <w:sz w:val="22"/>
                <w:lang w:eastAsia="ru-RU"/>
              </w:rPr>
            </w:pPr>
            <w:r w:rsidRPr="00A5746B">
              <w:rPr>
                <w:rFonts w:eastAsia="Times New Roman"/>
                <w:sz w:val="22"/>
                <w:lang w:eastAsia="ru-RU"/>
              </w:rPr>
              <w:t>0,135</w:t>
            </w:r>
          </w:p>
        </w:tc>
        <w:tc>
          <w:tcPr>
            <w:tcW w:w="427" w:type="pct"/>
            <w:shd w:val="clear" w:color="auto" w:fill="auto"/>
            <w:vAlign w:val="center"/>
          </w:tcPr>
          <w:p w:rsidR="00215921" w:rsidRPr="00A5746B" w:rsidRDefault="00215921" w:rsidP="00794993">
            <w:pPr>
              <w:jc w:val="center"/>
              <w:rPr>
                <w:rFonts w:eastAsia="Times New Roman"/>
                <w:sz w:val="22"/>
                <w:lang w:eastAsia="ru-RU"/>
              </w:rPr>
            </w:pPr>
            <w:r w:rsidRPr="00A5746B">
              <w:rPr>
                <w:rFonts w:eastAsia="Times New Roman"/>
                <w:sz w:val="22"/>
                <w:lang w:eastAsia="ru-RU"/>
              </w:rPr>
              <w:t>уголь</w:t>
            </w:r>
          </w:p>
        </w:tc>
        <w:tc>
          <w:tcPr>
            <w:tcW w:w="425" w:type="pct"/>
            <w:shd w:val="clear" w:color="auto" w:fill="auto"/>
            <w:vAlign w:val="center"/>
          </w:tcPr>
          <w:p w:rsidR="00215921" w:rsidRPr="00A5746B" w:rsidRDefault="00215921" w:rsidP="00794993">
            <w:pPr>
              <w:jc w:val="center"/>
              <w:rPr>
                <w:rFonts w:eastAsia="Times New Roman"/>
                <w:sz w:val="22"/>
                <w:lang w:eastAsia="ru-RU"/>
              </w:rPr>
            </w:pPr>
            <w:r w:rsidRPr="00A5746B">
              <w:rPr>
                <w:rFonts w:eastAsia="Times New Roman"/>
                <w:sz w:val="22"/>
                <w:lang w:eastAsia="ru-RU"/>
              </w:rPr>
              <w:t>уголь</w:t>
            </w:r>
          </w:p>
        </w:tc>
      </w:tr>
      <w:tr w:rsidR="00215921" w:rsidRPr="00A5746B" w:rsidTr="00215921">
        <w:tc>
          <w:tcPr>
            <w:tcW w:w="223" w:type="pct"/>
            <w:shd w:val="clear" w:color="auto" w:fill="auto"/>
            <w:vAlign w:val="center"/>
          </w:tcPr>
          <w:p w:rsidR="00215921" w:rsidRPr="00A5746B" w:rsidRDefault="00215921" w:rsidP="00F94739">
            <w:pPr>
              <w:pStyle w:val="ab"/>
              <w:numPr>
                <w:ilvl w:val="0"/>
                <w:numId w:val="25"/>
              </w:numPr>
              <w:ind w:left="0" w:firstLine="0"/>
              <w:jc w:val="left"/>
              <w:rPr>
                <w:rFonts w:eastAsia="Times New Roman"/>
                <w:sz w:val="22"/>
                <w:lang w:eastAsia="ru-RU"/>
              </w:rPr>
            </w:pPr>
          </w:p>
        </w:tc>
        <w:tc>
          <w:tcPr>
            <w:tcW w:w="1409" w:type="pct"/>
            <w:shd w:val="clear" w:color="auto" w:fill="auto"/>
            <w:vAlign w:val="center"/>
          </w:tcPr>
          <w:p w:rsidR="00215921" w:rsidRPr="00A5746B" w:rsidRDefault="00215921" w:rsidP="00D439F6">
            <w:pPr>
              <w:jc w:val="center"/>
              <w:rPr>
                <w:sz w:val="22"/>
              </w:rPr>
            </w:pPr>
            <w:r w:rsidRPr="00A5746B">
              <w:rPr>
                <w:sz w:val="22"/>
              </w:rPr>
              <w:t>Котельная (с.Елово, ул. Школьная, 11а)</w:t>
            </w:r>
          </w:p>
        </w:tc>
        <w:tc>
          <w:tcPr>
            <w:tcW w:w="689" w:type="pct"/>
            <w:shd w:val="clear" w:color="auto" w:fill="auto"/>
            <w:vAlign w:val="center"/>
          </w:tcPr>
          <w:p w:rsidR="00215921" w:rsidRPr="00A5746B" w:rsidRDefault="00215921" w:rsidP="00D439F6">
            <w:pPr>
              <w:jc w:val="center"/>
              <w:rPr>
                <w:sz w:val="22"/>
              </w:rPr>
            </w:pPr>
            <w:r w:rsidRPr="00A5746B">
              <w:rPr>
                <w:sz w:val="22"/>
              </w:rPr>
              <w:t>ООО «Удмуртская Теплоснабжающая Компания»</w:t>
            </w:r>
          </w:p>
        </w:tc>
        <w:tc>
          <w:tcPr>
            <w:tcW w:w="453" w:type="pct"/>
            <w:shd w:val="clear" w:color="auto" w:fill="auto"/>
            <w:vAlign w:val="center"/>
          </w:tcPr>
          <w:p w:rsidR="00215921" w:rsidRPr="00A5746B" w:rsidRDefault="00215921" w:rsidP="00794993">
            <w:pPr>
              <w:jc w:val="center"/>
              <w:rPr>
                <w:rFonts w:eastAsia="Times New Roman"/>
                <w:sz w:val="22"/>
                <w:lang w:eastAsia="ru-RU"/>
              </w:rPr>
            </w:pPr>
            <w:r w:rsidRPr="00A5746B">
              <w:rPr>
                <w:rFonts w:eastAsia="Times New Roman"/>
                <w:sz w:val="22"/>
                <w:lang w:eastAsia="ru-RU"/>
              </w:rPr>
              <w:t>1998</w:t>
            </w:r>
          </w:p>
        </w:tc>
        <w:tc>
          <w:tcPr>
            <w:tcW w:w="502" w:type="pct"/>
            <w:shd w:val="clear" w:color="auto" w:fill="auto"/>
            <w:vAlign w:val="center"/>
          </w:tcPr>
          <w:p w:rsidR="00215921" w:rsidRPr="00A5746B" w:rsidRDefault="00215921" w:rsidP="00794993">
            <w:pPr>
              <w:jc w:val="center"/>
              <w:rPr>
                <w:rFonts w:eastAsia="Times New Roman"/>
                <w:sz w:val="22"/>
                <w:lang w:eastAsia="ru-RU"/>
              </w:rPr>
            </w:pPr>
            <w:r w:rsidRPr="00A5746B">
              <w:rPr>
                <w:rFonts w:eastAsia="Times New Roman"/>
                <w:sz w:val="22"/>
                <w:lang w:eastAsia="ru-RU"/>
              </w:rPr>
              <w:t>2015</w:t>
            </w:r>
          </w:p>
        </w:tc>
        <w:tc>
          <w:tcPr>
            <w:tcW w:w="411" w:type="pct"/>
            <w:shd w:val="clear" w:color="auto" w:fill="auto"/>
            <w:vAlign w:val="center"/>
          </w:tcPr>
          <w:p w:rsidR="00215921" w:rsidRPr="00A5746B" w:rsidRDefault="00215921" w:rsidP="00D439F6">
            <w:pPr>
              <w:jc w:val="center"/>
              <w:rPr>
                <w:sz w:val="22"/>
              </w:rPr>
            </w:pPr>
            <w:r w:rsidRPr="00A5746B">
              <w:rPr>
                <w:sz w:val="22"/>
              </w:rPr>
              <w:t>0,44</w:t>
            </w:r>
          </w:p>
        </w:tc>
        <w:tc>
          <w:tcPr>
            <w:tcW w:w="460" w:type="pct"/>
            <w:shd w:val="clear" w:color="auto" w:fill="auto"/>
            <w:vAlign w:val="center"/>
          </w:tcPr>
          <w:p w:rsidR="00215921" w:rsidRPr="00A5746B" w:rsidRDefault="00215921" w:rsidP="00794993">
            <w:pPr>
              <w:jc w:val="center"/>
              <w:rPr>
                <w:rFonts w:eastAsia="Times New Roman"/>
                <w:sz w:val="22"/>
                <w:lang w:eastAsia="ru-RU"/>
              </w:rPr>
            </w:pPr>
            <w:r w:rsidRPr="00A5746B">
              <w:rPr>
                <w:rFonts w:eastAsia="Times New Roman"/>
                <w:sz w:val="22"/>
                <w:lang w:eastAsia="ru-RU"/>
              </w:rPr>
              <w:t>0,116</w:t>
            </w:r>
          </w:p>
        </w:tc>
        <w:tc>
          <w:tcPr>
            <w:tcW w:w="427" w:type="pct"/>
            <w:shd w:val="clear" w:color="auto" w:fill="auto"/>
            <w:vAlign w:val="center"/>
          </w:tcPr>
          <w:p w:rsidR="00215921" w:rsidRPr="00A5746B" w:rsidRDefault="00215921" w:rsidP="00794993">
            <w:pPr>
              <w:jc w:val="center"/>
              <w:rPr>
                <w:rFonts w:eastAsia="Times New Roman"/>
                <w:sz w:val="22"/>
                <w:lang w:eastAsia="ru-RU"/>
              </w:rPr>
            </w:pPr>
            <w:r w:rsidRPr="00A5746B">
              <w:rPr>
                <w:rFonts w:eastAsia="Times New Roman"/>
                <w:sz w:val="22"/>
                <w:lang w:eastAsia="ru-RU"/>
              </w:rPr>
              <w:t>уголь</w:t>
            </w:r>
          </w:p>
        </w:tc>
        <w:tc>
          <w:tcPr>
            <w:tcW w:w="425" w:type="pct"/>
            <w:shd w:val="clear" w:color="auto" w:fill="auto"/>
            <w:vAlign w:val="center"/>
          </w:tcPr>
          <w:p w:rsidR="00215921" w:rsidRPr="00A5746B" w:rsidRDefault="00215921" w:rsidP="00794993">
            <w:pPr>
              <w:jc w:val="center"/>
              <w:rPr>
                <w:rFonts w:eastAsia="Times New Roman"/>
                <w:sz w:val="22"/>
                <w:lang w:eastAsia="ru-RU"/>
              </w:rPr>
            </w:pPr>
            <w:r w:rsidRPr="00A5746B">
              <w:rPr>
                <w:rFonts w:eastAsia="Times New Roman"/>
                <w:sz w:val="22"/>
                <w:lang w:eastAsia="ru-RU"/>
              </w:rPr>
              <w:t>уголь</w:t>
            </w:r>
          </w:p>
        </w:tc>
      </w:tr>
      <w:tr w:rsidR="00215921" w:rsidRPr="00A5746B" w:rsidTr="00215921">
        <w:tc>
          <w:tcPr>
            <w:tcW w:w="223" w:type="pct"/>
            <w:shd w:val="clear" w:color="auto" w:fill="auto"/>
            <w:vAlign w:val="center"/>
          </w:tcPr>
          <w:p w:rsidR="00215921" w:rsidRPr="00A5746B" w:rsidRDefault="00215921" w:rsidP="00F94739">
            <w:pPr>
              <w:pStyle w:val="ab"/>
              <w:numPr>
                <w:ilvl w:val="0"/>
                <w:numId w:val="25"/>
              </w:numPr>
              <w:ind w:left="0" w:firstLine="0"/>
              <w:jc w:val="left"/>
              <w:rPr>
                <w:rFonts w:eastAsia="Times New Roman"/>
                <w:sz w:val="22"/>
                <w:lang w:eastAsia="ru-RU"/>
              </w:rPr>
            </w:pPr>
          </w:p>
        </w:tc>
        <w:tc>
          <w:tcPr>
            <w:tcW w:w="1409" w:type="pct"/>
            <w:shd w:val="clear" w:color="auto" w:fill="auto"/>
            <w:vAlign w:val="center"/>
          </w:tcPr>
          <w:p w:rsidR="00215921" w:rsidRPr="00A5746B" w:rsidRDefault="00215921" w:rsidP="00D439F6">
            <w:pPr>
              <w:jc w:val="center"/>
              <w:rPr>
                <w:sz w:val="22"/>
              </w:rPr>
            </w:pPr>
            <w:r w:rsidRPr="00A5746B">
              <w:rPr>
                <w:sz w:val="22"/>
              </w:rPr>
              <w:t>Котельная (п.Яр, ул. Пролетарская, 14)</w:t>
            </w:r>
          </w:p>
        </w:tc>
        <w:tc>
          <w:tcPr>
            <w:tcW w:w="689" w:type="pct"/>
            <w:shd w:val="clear" w:color="auto" w:fill="auto"/>
            <w:vAlign w:val="center"/>
          </w:tcPr>
          <w:p w:rsidR="00215921" w:rsidRPr="00A5746B" w:rsidRDefault="00215921" w:rsidP="00D439F6">
            <w:pPr>
              <w:jc w:val="center"/>
              <w:rPr>
                <w:sz w:val="22"/>
              </w:rPr>
            </w:pPr>
            <w:r w:rsidRPr="00A5746B">
              <w:rPr>
                <w:sz w:val="22"/>
              </w:rPr>
              <w:t>ООО «Удмуртская Теплоснабжающая Компания»</w:t>
            </w:r>
          </w:p>
        </w:tc>
        <w:tc>
          <w:tcPr>
            <w:tcW w:w="453" w:type="pct"/>
            <w:shd w:val="clear" w:color="auto" w:fill="auto"/>
            <w:vAlign w:val="center"/>
          </w:tcPr>
          <w:p w:rsidR="00215921" w:rsidRPr="00A5746B" w:rsidRDefault="00215921" w:rsidP="00794993">
            <w:pPr>
              <w:jc w:val="center"/>
              <w:rPr>
                <w:rFonts w:eastAsia="Times New Roman"/>
                <w:sz w:val="22"/>
                <w:lang w:eastAsia="ru-RU"/>
              </w:rPr>
            </w:pPr>
            <w:r w:rsidRPr="00A5746B">
              <w:rPr>
                <w:rFonts w:eastAsia="Times New Roman"/>
                <w:sz w:val="22"/>
                <w:lang w:eastAsia="ru-RU"/>
              </w:rPr>
              <w:t>2019</w:t>
            </w:r>
          </w:p>
        </w:tc>
        <w:tc>
          <w:tcPr>
            <w:tcW w:w="502" w:type="pct"/>
            <w:shd w:val="clear" w:color="auto" w:fill="auto"/>
            <w:vAlign w:val="center"/>
          </w:tcPr>
          <w:p w:rsidR="00215921" w:rsidRPr="00A5746B" w:rsidRDefault="00215921" w:rsidP="00794993">
            <w:pPr>
              <w:jc w:val="center"/>
              <w:rPr>
                <w:rFonts w:eastAsia="Times New Roman"/>
                <w:sz w:val="22"/>
                <w:lang w:eastAsia="ru-RU"/>
              </w:rPr>
            </w:pPr>
            <w:r w:rsidRPr="00A5746B">
              <w:rPr>
                <w:rFonts w:eastAsia="Times New Roman"/>
                <w:sz w:val="22"/>
                <w:lang w:eastAsia="ru-RU"/>
              </w:rPr>
              <w:t>-</w:t>
            </w:r>
          </w:p>
        </w:tc>
        <w:tc>
          <w:tcPr>
            <w:tcW w:w="411" w:type="pct"/>
            <w:shd w:val="clear" w:color="auto" w:fill="auto"/>
            <w:vAlign w:val="center"/>
          </w:tcPr>
          <w:p w:rsidR="00215921" w:rsidRPr="00A5746B" w:rsidRDefault="00215921" w:rsidP="00D439F6">
            <w:pPr>
              <w:jc w:val="center"/>
              <w:rPr>
                <w:sz w:val="22"/>
              </w:rPr>
            </w:pPr>
            <w:r w:rsidRPr="00A5746B">
              <w:rPr>
                <w:sz w:val="22"/>
              </w:rPr>
              <w:t>0,222</w:t>
            </w:r>
          </w:p>
        </w:tc>
        <w:tc>
          <w:tcPr>
            <w:tcW w:w="460" w:type="pct"/>
            <w:shd w:val="clear" w:color="auto" w:fill="auto"/>
            <w:vAlign w:val="center"/>
          </w:tcPr>
          <w:p w:rsidR="00215921" w:rsidRPr="00A5746B" w:rsidRDefault="00215921" w:rsidP="00794993">
            <w:pPr>
              <w:jc w:val="center"/>
              <w:rPr>
                <w:rFonts w:eastAsia="Times New Roman"/>
                <w:sz w:val="22"/>
                <w:lang w:eastAsia="ru-RU"/>
              </w:rPr>
            </w:pPr>
            <w:r w:rsidRPr="00A5746B">
              <w:rPr>
                <w:rFonts w:eastAsia="Times New Roman"/>
                <w:sz w:val="22"/>
                <w:lang w:eastAsia="ru-RU"/>
              </w:rPr>
              <w:t>0,041</w:t>
            </w:r>
          </w:p>
        </w:tc>
        <w:tc>
          <w:tcPr>
            <w:tcW w:w="427" w:type="pct"/>
            <w:shd w:val="clear" w:color="auto" w:fill="auto"/>
            <w:vAlign w:val="center"/>
          </w:tcPr>
          <w:p w:rsidR="00215921" w:rsidRPr="00A5746B" w:rsidRDefault="00215921" w:rsidP="00794993">
            <w:pPr>
              <w:jc w:val="center"/>
              <w:rPr>
                <w:rFonts w:eastAsia="Times New Roman"/>
                <w:sz w:val="22"/>
                <w:lang w:eastAsia="ru-RU"/>
              </w:rPr>
            </w:pPr>
            <w:r w:rsidRPr="00A5746B">
              <w:rPr>
                <w:rFonts w:eastAsia="Times New Roman"/>
                <w:sz w:val="22"/>
                <w:lang w:eastAsia="ru-RU"/>
              </w:rPr>
              <w:t>пеллеты</w:t>
            </w:r>
          </w:p>
        </w:tc>
        <w:tc>
          <w:tcPr>
            <w:tcW w:w="425" w:type="pct"/>
            <w:shd w:val="clear" w:color="auto" w:fill="auto"/>
            <w:vAlign w:val="center"/>
          </w:tcPr>
          <w:p w:rsidR="00215921" w:rsidRPr="00A5746B" w:rsidRDefault="00215921" w:rsidP="00794993">
            <w:pPr>
              <w:jc w:val="center"/>
              <w:rPr>
                <w:rFonts w:eastAsia="Times New Roman"/>
                <w:sz w:val="22"/>
                <w:lang w:eastAsia="ru-RU"/>
              </w:rPr>
            </w:pPr>
            <w:r w:rsidRPr="00A5746B">
              <w:rPr>
                <w:rFonts w:eastAsia="Times New Roman"/>
                <w:sz w:val="22"/>
                <w:lang w:eastAsia="ru-RU"/>
              </w:rPr>
              <w:t>пеллеты</w:t>
            </w:r>
          </w:p>
        </w:tc>
      </w:tr>
      <w:tr w:rsidR="00215921" w:rsidRPr="00A5746B" w:rsidTr="00215921">
        <w:tc>
          <w:tcPr>
            <w:tcW w:w="223" w:type="pct"/>
            <w:shd w:val="clear" w:color="auto" w:fill="auto"/>
            <w:vAlign w:val="center"/>
          </w:tcPr>
          <w:p w:rsidR="00215921" w:rsidRPr="00A5746B" w:rsidRDefault="00215921" w:rsidP="00F94739">
            <w:pPr>
              <w:pStyle w:val="ab"/>
              <w:numPr>
                <w:ilvl w:val="0"/>
                <w:numId w:val="25"/>
              </w:numPr>
              <w:ind w:left="0" w:firstLine="0"/>
              <w:jc w:val="left"/>
              <w:rPr>
                <w:rFonts w:eastAsia="Times New Roman"/>
                <w:sz w:val="22"/>
                <w:lang w:eastAsia="ru-RU"/>
              </w:rPr>
            </w:pPr>
          </w:p>
        </w:tc>
        <w:tc>
          <w:tcPr>
            <w:tcW w:w="1409" w:type="pct"/>
            <w:shd w:val="clear" w:color="auto" w:fill="auto"/>
            <w:vAlign w:val="center"/>
          </w:tcPr>
          <w:p w:rsidR="00215921" w:rsidRPr="00A5746B" w:rsidRDefault="00215921" w:rsidP="00D439F6">
            <w:pPr>
              <w:jc w:val="center"/>
              <w:rPr>
                <w:sz w:val="22"/>
              </w:rPr>
            </w:pPr>
            <w:r w:rsidRPr="00A5746B">
              <w:rPr>
                <w:sz w:val="22"/>
              </w:rPr>
              <w:t>Котельная (п.Яр, ул. Горького, 23)</w:t>
            </w:r>
          </w:p>
        </w:tc>
        <w:tc>
          <w:tcPr>
            <w:tcW w:w="689" w:type="pct"/>
            <w:shd w:val="clear" w:color="auto" w:fill="auto"/>
            <w:vAlign w:val="center"/>
          </w:tcPr>
          <w:p w:rsidR="00215921" w:rsidRPr="00A5746B" w:rsidRDefault="008079F3" w:rsidP="00D439F6">
            <w:pPr>
              <w:jc w:val="center"/>
              <w:rPr>
                <w:sz w:val="22"/>
              </w:rPr>
            </w:pPr>
            <w:r w:rsidRPr="00A5746B">
              <w:rPr>
                <w:sz w:val="22"/>
              </w:rPr>
              <w:t>ОАО "РЖД".</w:t>
            </w:r>
          </w:p>
        </w:tc>
        <w:tc>
          <w:tcPr>
            <w:tcW w:w="453" w:type="pct"/>
            <w:shd w:val="clear" w:color="auto" w:fill="auto"/>
            <w:vAlign w:val="center"/>
          </w:tcPr>
          <w:p w:rsidR="00215921" w:rsidRPr="00A5746B" w:rsidRDefault="00215921" w:rsidP="00794993">
            <w:pPr>
              <w:jc w:val="center"/>
              <w:rPr>
                <w:rFonts w:eastAsia="Times New Roman"/>
                <w:sz w:val="22"/>
                <w:lang w:eastAsia="ru-RU"/>
              </w:rPr>
            </w:pPr>
            <w:r w:rsidRPr="00A5746B">
              <w:rPr>
                <w:rFonts w:eastAsia="Times New Roman"/>
                <w:sz w:val="22"/>
                <w:lang w:eastAsia="ru-RU"/>
              </w:rPr>
              <w:t>2020</w:t>
            </w:r>
          </w:p>
        </w:tc>
        <w:tc>
          <w:tcPr>
            <w:tcW w:w="502" w:type="pct"/>
            <w:shd w:val="clear" w:color="auto" w:fill="auto"/>
            <w:vAlign w:val="center"/>
          </w:tcPr>
          <w:p w:rsidR="00215921" w:rsidRPr="00A5746B" w:rsidRDefault="00215921" w:rsidP="00794993">
            <w:pPr>
              <w:jc w:val="center"/>
              <w:rPr>
                <w:rFonts w:eastAsia="Times New Roman"/>
                <w:sz w:val="22"/>
                <w:lang w:eastAsia="ru-RU"/>
              </w:rPr>
            </w:pPr>
            <w:r w:rsidRPr="00A5746B">
              <w:rPr>
                <w:rFonts w:eastAsia="Times New Roman"/>
                <w:sz w:val="22"/>
                <w:lang w:eastAsia="ru-RU"/>
              </w:rPr>
              <w:t>-</w:t>
            </w:r>
          </w:p>
        </w:tc>
        <w:tc>
          <w:tcPr>
            <w:tcW w:w="411" w:type="pct"/>
            <w:shd w:val="clear" w:color="auto" w:fill="auto"/>
            <w:vAlign w:val="center"/>
          </w:tcPr>
          <w:p w:rsidR="00215921" w:rsidRPr="00A5746B" w:rsidRDefault="00215921" w:rsidP="00794993">
            <w:pPr>
              <w:jc w:val="center"/>
              <w:rPr>
                <w:rFonts w:eastAsia="Times New Roman"/>
                <w:sz w:val="22"/>
                <w:lang w:eastAsia="ru-RU"/>
              </w:rPr>
            </w:pPr>
            <w:r w:rsidRPr="00A5746B">
              <w:rPr>
                <w:rFonts w:eastAsia="Times New Roman"/>
                <w:sz w:val="22"/>
                <w:lang w:eastAsia="ru-RU"/>
              </w:rPr>
              <w:t>0,258</w:t>
            </w:r>
          </w:p>
        </w:tc>
        <w:tc>
          <w:tcPr>
            <w:tcW w:w="460" w:type="pct"/>
            <w:shd w:val="clear" w:color="auto" w:fill="auto"/>
            <w:vAlign w:val="center"/>
          </w:tcPr>
          <w:p w:rsidR="00215921" w:rsidRPr="00A5746B" w:rsidRDefault="00215921" w:rsidP="00794993">
            <w:pPr>
              <w:jc w:val="center"/>
              <w:rPr>
                <w:rFonts w:eastAsia="Times New Roman"/>
                <w:sz w:val="22"/>
                <w:lang w:eastAsia="ru-RU"/>
              </w:rPr>
            </w:pPr>
            <w:r w:rsidRPr="00A5746B">
              <w:rPr>
                <w:rFonts w:eastAsia="Times New Roman"/>
                <w:sz w:val="22"/>
                <w:lang w:eastAsia="ru-RU"/>
              </w:rPr>
              <w:t>0,212</w:t>
            </w:r>
          </w:p>
        </w:tc>
        <w:tc>
          <w:tcPr>
            <w:tcW w:w="427" w:type="pct"/>
            <w:shd w:val="clear" w:color="auto" w:fill="auto"/>
            <w:vAlign w:val="center"/>
          </w:tcPr>
          <w:p w:rsidR="00215921" w:rsidRPr="00A5746B" w:rsidRDefault="00215921" w:rsidP="00794993">
            <w:pPr>
              <w:jc w:val="center"/>
              <w:rPr>
                <w:rFonts w:eastAsia="Times New Roman"/>
                <w:sz w:val="22"/>
                <w:lang w:eastAsia="ru-RU"/>
              </w:rPr>
            </w:pPr>
            <w:r w:rsidRPr="00A5746B">
              <w:rPr>
                <w:rFonts w:eastAsia="Times New Roman"/>
                <w:sz w:val="22"/>
                <w:lang w:eastAsia="ru-RU"/>
              </w:rPr>
              <w:t>пеллеты</w:t>
            </w:r>
          </w:p>
        </w:tc>
        <w:tc>
          <w:tcPr>
            <w:tcW w:w="425" w:type="pct"/>
            <w:shd w:val="clear" w:color="auto" w:fill="auto"/>
            <w:vAlign w:val="center"/>
          </w:tcPr>
          <w:p w:rsidR="00215921" w:rsidRPr="00A5746B" w:rsidRDefault="00215921" w:rsidP="00794993">
            <w:pPr>
              <w:jc w:val="center"/>
              <w:rPr>
                <w:rFonts w:eastAsia="Times New Roman"/>
                <w:sz w:val="22"/>
                <w:lang w:eastAsia="ru-RU"/>
              </w:rPr>
            </w:pPr>
            <w:r w:rsidRPr="00A5746B">
              <w:rPr>
                <w:rFonts w:eastAsia="Times New Roman"/>
                <w:sz w:val="22"/>
                <w:lang w:eastAsia="ru-RU"/>
              </w:rPr>
              <w:t>пеллеты</w:t>
            </w:r>
          </w:p>
        </w:tc>
      </w:tr>
    </w:tbl>
    <w:p w:rsidR="00794993" w:rsidRPr="00A5746B" w:rsidRDefault="00794993"/>
    <w:p w:rsidR="0006129B" w:rsidRPr="00A5746B" w:rsidRDefault="0006129B" w:rsidP="0006129B">
      <w:pPr>
        <w:pStyle w:val="Affb"/>
      </w:pPr>
      <w:r w:rsidRPr="00A5746B">
        <w:lastRenderedPageBreak/>
        <w:t xml:space="preserve">Отношения между снабжающими и потребляющими организациями – договорные. Объекты производства и соцкультбыта, удаленные от котельных, снабжаются теплом от индивидуальных источников тепла. </w:t>
      </w:r>
    </w:p>
    <w:p w:rsidR="000F17A5" w:rsidRPr="00A5746B" w:rsidRDefault="000F17A5" w:rsidP="0006129B">
      <w:pPr>
        <w:ind w:firstLine="709"/>
      </w:pPr>
      <w:r w:rsidRPr="00A5746B">
        <w:rPr>
          <w:spacing w:val="1"/>
        </w:rPr>
        <w:t>На территории</w:t>
      </w:r>
      <w:r w:rsidR="003F3107" w:rsidRPr="00A5746B">
        <w:rPr>
          <w:spacing w:val="1"/>
        </w:rPr>
        <w:t xml:space="preserve"> </w:t>
      </w:r>
      <w:r w:rsidR="008E3778" w:rsidRPr="00A5746B">
        <w:rPr>
          <w:spacing w:val="1"/>
        </w:rPr>
        <w:t>округа</w:t>
      </w:r>
      <w:r w:rsidR="003F3107" w:rsidRPr="00A5746B">
        <w:rPr>
          <w:spacing w:val="1"/>
        </w:rPr>
        <w:t xml:space="preserve"> </w:t>
      </w:r>
      <w:r w:rsidRPr="00A5746B">
        <w:rPr>
          <w:spacing w:val="1"/>
        </w:rPr>
        <w:t>также действуют локальные (автономные) источники теплоснабжения, отапливающие административные зд</w:t>
      </w:r>
      <w:r w:rsidRPr="00A5746B">
        <w:rPr>
          <w:spacing w:val="1"/>
        </w:rPr>
        <w:t>а</w:t>
      </w:r>
      <w:r w:rsidRPr="00A5746B">
        <w:rPr>
          <w:spacing w:val="1"/>
        </w:rPr>
        <w:t xml:space="preserve">ния и объекты бюджетной сферы, </w:t>
      </w:r>
      <w:r w:rsidRPr="00A5746B">
        <w:t>удаленные от источник</w:t>
      </w:r>
      <w:r w:rsidR="00AA1610" w:rsidRPr="00A5746B">
        <w:t>а</w:t>
      </w:r>
      <w:r w:rsidRPr="00A5746B">
        <w:t xml:space="preserve"> централизованного теплоснабжения. В качестве топлива на автономных исто</w:t>
      </w:r>
      <w:r w:rsidRPr="00A5746B">
        <w:t>ч</w:t>
      </w:r>
      <w:r w:rsidRPr="00A5746B">
        <w:t xml:space="preserve">никах теплоснабжения используется </w:t>
      </w:r>
      <w:r w:rsidR="00F14217" w:rsidRPr="00A5746B">
        <w:t xml:space="preserve">природный газ, </w:t>
      </w:r>
      <w:r w:rsidRPr="00A5746B">
        <w:t>твердое топливо (дрова, уголь), электроэнергия.</w:t>
      </w:r>
      <w:r w:rsidR="00AD6450" w:rsidRPr="00A5746B">
        <w:t xml:space="preserve"> Перечень локальных источников тепла представлен в таблице ниже.</w:t>
      </w:r>
    </w:p>
    <w:p w:rsidR="00D439F6" w:rsidRPr="00A5746B" w:rsidRDefault="00D439F6" w:rsidP="0006129B">
      <w:pPr>
        <w:ind w:firstLine="709"/>
      </w:pPr>
    </w:p>
    <w:p w:rsidR="00D439F6" w:rsidRPr="00A5746B" w:rsidRDefault="00D439F6" w:rsidP="00D439F6">
      <w:pPr>
        <w:pStyle w:val="aff9"/>
      </w:pPr>
      <w:r w:rsidRPr="00A5746B">
        <w:t xml:space="preserve">Таблица </w:t>
      </w:r>
      <w:fldSimple w:instr=" SEQ Таблица \* ARABIC ">
        <w:r w:rsidR="00A5746B" w:rsidRPr="00A5746B">
          <w:rPr>
            <w:noProof/>
          </w:rPr>
          <w:t>2</w:t>
        </w:r>
      </w:fldSimple>
      <w:r w:rsidRPr="00A5746B">
        <w:t xml:space="preserve"> – Перечень локальных источников централизованного теплоснабжения</w:t>
      </w:r>
    </w:p>
    <w:tbl>
      <w:tblPr>
        <w:tblW w:w="510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1321"/>
        <w:gridCol w:w="1826"/>
        <w:gridCol w:w="1264"/>
        <w:gridCol w:w="1123"/>
        <w:gridCol w:w="1132"/>
        <w:gridCol w:w="1032"/>
        <w:gridCol w:w="1201"/>
        <w:gridCol w:w="1038"/>
        <w:gridCol w:w="1129"/>
        <w:gridCol w:w="2532"/>
        <w:gridCol w:w="957"/>
      </w:tblGrid>
      <w:tr w:rsidR="00D439F6" w:rsidRPr="00A5746B" w:rsidTr="00015674">
        <w:trPr>
          <w:cantSplit/>
          <w:tblHeader/>
        </w:trPr>
        <w:tc>
          <w:tcPr>
            <w:tcW w:w="177" w:type="pct"/>
            <w:vMerge w:val="restart"/>
            <w:vAlign w:val="center"/>
            <w:hideMark/>
          </w:tcPr>
          <w:p w:rsidR="00D439F6" w:rsidRPr="00A5746B" w:rsidRDefault="00D439F6" w:rsidP="00D439F6">
            <w:pPr>
              <w:jc w:val="center"/>
              <w:rPr>
                <w:rFonts w:eastAsia="Times New Roman"/>
                <w:b/>
                <w:bCs/>
                <w:sz w:val="20"/>
                <w:szCs w:val="20"/>
                <w:lang w:eastAsia="ru-RU"/>
              </w:rPr>
            </w:pPr>
            <w:r w:rsidRPr="00A5746B">
              <w:rPr>
                <w:rFonts w:eastAsia="Times New Roman"/>
                <w:b/>
                <w:bCs/>
                <w:sz w:val="20"/>
                <w:szCs w:val="20"/>
                <w:lang w:eastAsia="ru-RU"/>
              </w:rPr>
              <w:t>№ п/п</w:t>
            </w:r>
          </w:p>
        </w:tc>
        <w:tc>
          <w:tcPr>
            <w:tcW w:w="438" w:type="pct"/>
            <w:vMerge w:val="restart"/>
            <w:vAlign w:val="center"/>
            <w:hideMark/>
          </w:tcPr>
          <w:p w:rsidR="00D439F6" w:rsidRPr="00A5746B" w:rsidRDefault="00D439F6" w:rsidP="00D439F6">
            <w:pPr>
              <w:jc w:val="center"/>
              <w:rPr>
                <w:rFonts w:eastAsia="Times New Roman"/>
                <w:b/>
                <w:bCs/>
                <w:sz w:val="20"/>
                <w:szCs w:val="20"/>
                <w:lang w:eastAsia="ru-RU"/>
              </w:rPr>
            </w:pPr>
            <w:r w:rsidRPr="00A5746B">
              <w:rPr>
                <w:rFonts w:eastAsia="Times New Roman"/>
                <w:b/>
                <w:bCs/>
                <w:sz w:val="20"/>
                <w:szCs w:val="20"/>
                <w:lang w:eastAsia="ru-RU"/>
              </w:rPr>
              <w:t>Населё</w:t>
            </w:r>
            <w:r w:rsidRPr="00A5746B">
              <w:rPr>
                <w:rFonts w:eastAsia="Times New Roman"/>
                <w:b/>
                <w:bCs/>
                <w:sz w:val="20"/>
                <w:szCs w:val="20"/>
                <w:lang w:eastAsia="ru-RU"/>
              </w:rPr>
              <w:t>н</w:t>
            </w:r>
            <w:r w:rsidRPr="00A5746B">
              <w:rPr>
                <w:rFonts w:eastAsia="Times New Roman"/>
                <w:b/>
                <w:bCs/>
                <w:sz w:val="20"/>
                <w:szCs w:val="20"/>
                <w:lang w:eastAsia="ru-RU"/>
              </w:rPr>
              <w:t>ный пункт, наименов</w:t>
            </w:r>
            <w:r w:rsidRPr="00A5746B">
              <w:rPr>
                <w:rFonts w:eastAsia="Times New Roman"/>
                <w:b/>
                <w:bCs/>
                <w:sz w:val="20"/>
                <w:szCs w:val="20"/>
                <w:lang w:eastAsia="ru-RU"/>
              </w:rPr>
              <w:t>а</w:t>
            </w:r>
            <w:r w:rsidRPr="00A5746B">
              <w:rPr>
                <w:rFonts w:eastAsia="Times New Roman"/>
                <w:b/>
                <w:bCs/>
                <w:sz w:val="20"/>
                <w:szCs w:val="20"/>
                <w:lang w:eastAsia="ru-RU"/>
              </w:rPr>
              <w:t>ние объе</w:t>
            </w:r>
            <w:r w:rsidRPr="00A5746B">
              <w:rPr>
                <w:rFonts w:eastAsia="Times New Roman"/>
                <w:b/>
                <w:bCs/>
                <w:sz w:val="20"/>
                <w:szCs w:val="20"/>
                <w:lang w:eastAsia="ru-RU"/>
              </w:rPr>
              <w:t>к</w:t>
            </w:r>
            <w:r w:rsidRPr="00A5746B">
              <w:rPr>
                <w:rFonts w:eastAsia="Times New Roman"/>
                <w:b/>
                <w:bCs/>
                <w:sz w:val="20"/>
                <w:szCs w:val="20"/>
                <w:lang w:eastAsia="ru-RU"/>
              </w:rPr>
              <w:t>та, телефон ДДС</w:t>
            </w:r>
          </w:p>
        </w:tc>
        <w:tc>
          <w:tcPr>
            <w:tcW w:w="605" w:type="pct"/>
            <w:vMerge w:val="restart"/>
            <w:vAlign w:val="center"/>
            <w:hideMark/>
          </w:tcPr>
          <w:p w:rsidR="00D439F6" w:rsidRPr="00A5746B" w:rsidRDefault="00D439F6" w:rsidP="00D439F6">
            <w:pPr>
              <w:jc w:val="center"/>
              <w:rPr>
                <w:rFonts w:eastAsia="Times New Roman"/>
                <w:b/>
                <w:bCs/>
                <w:sz w:val="20"/>
                <w:szCs w:val="20"/>
                <w:lang w:eastAsia="ru-RU"/>
              </w:rPr>
            </w:pPr>
            <w:r w:rsidRPr="00A5746B">
              <w:rPr>
                <w:rFonts w:eastAsia="Times New Roman"/>
                <w:b/>
                <w:bCs/>
                <w:sz w:val="20"/>
                <w:szCs w:val="20"/>
                <w:lang w:eastAsia="ru-RU"/>
              </w:rPr>
              <w:t>Принадлежность (Обслужива</w:t>
            </w:r>
            <w:r w:rsidRPr="00A5746B">
              <w:rPr>
                <w:rFonts w:eastAsia="Times New Roman"/>
                <w:b/>
                <w:bCs/>
                <w:sz w:val="20"/>
                <w:szCs w:val="20"/>
                <w:lang w:eastAsia="ru-RU"/>
              </w:rPr>
              <w:t>ю</w:t>
            </w:r>
            <w:r w:rsidRPr="00A5746B">
              <w:rPr>
                <w:rFonts w:eastAsia="Times New Roman"/>
                <w:b/>
                <w:bCs/>
                <w:sz w:val="20"/>
                <w:szCs w:val="20"/>
                <w:lang w:eastAsia="ru-RU"/>
              </w:rPr>
              <w:t>щая организ</w:t>
            </w:r>
            <w:r w:rsidRPr="00A5746B">
              <w:rPr>
                <w:rFonts w:eastAsia="Times New Roman"/>
                <w:b/>
                <w:bCs/>
                <w:sz w:val="20"/>
                <w:szCs w:val="20"/>
                <w:lang w:eastAsia="ru-RU"/>
              </w:rPr>
              <w:t>а</w:t>
            </w:r>
            <w:r w:rsidRPr="00A5746B">
              <w:rPr>
                <w:rFonts w:eastAsia="Times New Roman"/>
                <w:b/>
                <w:bCs/>
                <w:sz w:val="20"/>
                <w:szCs w:val="20"/>
                <w:lang w:eastAsia="ru-RU"/>
              </w:rPr>
              <w:t>ция, Ф.И.О рук</w:t>
            </w:r>
            <w:r w:rsidRPr="00A5746B">
              <w:rPr>
                <w:rFonts w:eastAsia="Times New Roman"/>
                <w:b/>
                <w:bCs/>
                <w:sz w:val="20"/>
                <w:szCs w:val="20"/>
                <w:lang w:eastAsia="ru-RU"/>
              </w:rPr>
              <w:t>о</w:t>
            </w:r>
            <w:r w:rsidRPr="00A5746B">
              <w:rPr>
                <w:rFonts w:eastAsia="Times New Roman"/>
                <w:b/>
                <w:bCs/>
                <w:sz w:val="20"/>
                <w:szCs w:val="20"/>
                <w:lang w:eastAsia="ru-RU"/>
              </w:rPr>
              <w:t>водителя, сот. телефон)</w:t>
            </w:r>
          </w:p>
        </w:tc>
        <w:tc>
          <w:tcPr>
            <w:tcW w:w="419" w:type="pct"/>
            <w:vMerge w:val="restart"/>
            <w:vAlign w:val="center"/>
            <w:hideMark/>
          </w:tcPr>
          <w:p w:rsidR="00D439F6" w:rsidRPr="00A5746B" w:rsidRDefault="00D439F6" w:rsidP="00D439F6">
            <w:pPr>
              <w:jc w:val="center"/>
              <w:rPr>
                <w:rFonts w:eastAsia="Times New Roman"/>
                <w:b/>
                <w:bCs/>
                <w:sz w:val="20"/>
                <w:szCs w:val="20"/>
                <w:lang w:eastAsia="ru-RU"/>
              </w:rPr>
            </w:pPr>
            <w:r w:rsidRPr="00A5746B">
              <w:rPr>
                <w:rFonts w:eastAsia="Times New Roman"/>
                <w:b/>
                <w:bCs/>
                <w:sz w:val="20"/>
                <w:szCs w:val="20"/>
                <w:lang w:eastAsia="ru-RU"/>
              </w:rPr>
              <w:t>Год ввода котельной в эксплу</w:t>
            </w:r>
            <w:r w:rsidRPr="00A5746B">
              <w:rPr>
                <w:rFonts w:eastAsia="Times New Roman"/>
                <w:b/>
                <w:bCs/>
                <w:sz w:val="20"/>
                <w:szCs w:val="20"/>
                <w:lang w:eastAsia="ru-RU"/>
              </w:rPr>
              <w:t>а</w:t>
            </w:r>
            <w:r w:rsidRPr="00A5746B">
              <w:rPr>
                <w:rFonts w:eastAsia="Times New Roman"/>
                <w:b/>
                <w:bCs/>
                <w:sz w:val="20"/>
                <w:szCs w:val="20"/>
                <w:lang w:eastAsia="ru-RU"/>
              </w:rPr>
              <w:t>та-цию</w:t>
            </w:r>
          </w:p>
        </w:tc>
        <w:tc>
          <w:tcPr>
            <w:tcW w:w="372" w:type="pct"/>
            <w:vMerge w:val="restart"/>
            <w:vAlign w:val="center"/>
            <w:hideMark/>
          </w:tcPr>
          <w:p w:rsidR="00D439F6" w:rsidRPr="00A5746B" w:rsidRDefault="00D439F6" w:rsidP="00D439F6">
            <w:pPr>
              <w:jc w:val="center"/>
              <w:rPr>
                <w:rFonts w:eastAsia="Times New Roman"/>
                <w:b/>
                <w:bCs/>
                <w:sz w:val="20"/>
                <w:szCs w:val="20"/>
                <w:lang w:eastAsia="ru-RU"/>
              </w:rPr>
            </w:pPr>
            <w:r w:rsidRPr="00A5746B">
              <w:rPr>
                <w:rFonts w:eastAsia="Times New Roman"/>
                <w:b/>
                <w:bCs/>
                <w:sz w:val="20"/>
                <w:szCs w:val="20"/>
                <w:lang w:eastAsia="ru-RU"/>
              </w:rPr>
              <w:t>Год п</w:t>
            </w:r>
            <w:r w:rsidRPr="00A5746B">
              <w:rPr>
                <w:rFonts w:eastAsia="Times New Roman"/>
                <w:b/>
                <w:bCs/>
                <w:sz w:val="20"/>
                <w:szCs w:val="20"/>
                <w:lang w:eastAsia="ru-RU"/>
              </w:rPr>
              <w:t>о</w:t>
            </w:r>
            <w:r w:rsidRPr="00A5746B">
              <w:rPr>
                <w:rFonts w:eastAsia="Times New Roman"/>
                <w:b/>
                <w:bCs/>
                <w:sz w:val="20"/>
                <w:szCs w:val="20"/>
                <w:lang w:eastAsia="ru-RU"/>
              </w:rPr>
              <w:t>след. р</w:t>
            </w:r>
            <w:r w:rsidRPr="00A5746B">
              <w:rPr>
                <w:rFonts w:eastAsia="Times New Roman"/>
                <w:b/>
                <w:bCs/>
                <w:sz w:val="20"/>
                <w:szCs w:val="20"/>
                <w:lang w:eastAsia="ru-RU"/>
              </w:rPr>
              <w:t>е</w:t>
            </w:r>
            <w:r w:rsidRPr="00A5746B">
              <w:rPr>
                <w:rFonts w:eastAsia="Times New Roman"/>
                <w:b/>
                <w:bCs/>
                <w:sz w:val="20"/>
                <w:szCs w:val="20"/>
                <w:lang w:eastAsia="ru-RU"/>
              </w:rPr>
              <w:t>конст.</w:t>
            </w:r>
            <w:r w:rsidR="003F3107" w:rsidRPr="00A5746B">
              <w:rPr>
                <w:rFonts w:eastAsia="Times New Roman"/>
                <w:b/>
                <w:bCs/>
                <w:sz w:val="20"/>
                <w:szCs w:val="20"/>
                <w:lang w:eastAsia="ru-RU"/>
              </w:rPr>
              <w:t xml:space="preserve"> </w:t>
            </w:r>
            <w:r w:rsidRPr="00A5746B">
              <w:rPr>
                <w:rFonts w:eastAsia="Times New Roman"/>
                <w:b/>
                <w:bCs/>
                <w:sz w:val="20"/>
                <w:szCs w:val="20"/>
                <w:lang w:eastAsia="ru-RU"/>
              </w:rPr>
              <w:t>(модерни-зации)</w:t>
            </w:r>
          </w:p>
        </w:tc>
        <w:tc>
          <w:tcPr>
            <w:tcW w:w="375" w:type="pct"/>
            <w:vMerge w:val="restart"/>
            <w:vAlign w:val="center"/>
            <w:hideMark/>
          </w:tcPr>
          <w:p w:rsidR="00D439F6" w:rsidRPr="00A5746B" w:rsidRDefault="00D439F6" w:rsidP="00D439F6">
            <w:pPr>
              <w:jc w:val="center"/>
              <w:rPr>
                <w:rFonts w:eastAsia="Times New Roman"/>
                <w:b/>
                <w:bCs/>
                <w:sz w:val="20"/>
                <w:szCs w:val="20"/>
                <w:lang w:eastAsia="ru-RU"/>
              </w:rPr>
            </w:pPr>
            <w:r w:rsidRPr="00A5746B">
              <w:rPr>
                <w:rFonts w:eastAsia="Times New Roman"/>
                <w:b/>
                <w:bCs/>
                <w:sz w:val="20"/>
                <w:szCs w:val="20"/>
                <w:lang w:eastAsia="ru-RU"/>
              </w:rPr>
              <w:t>Устано</w:t>
            </w:r>
            <w:r w:rsidRPr="00A5746B">
              <w:rPr>
                <w:rFonts w:eastAsia="Times New Roman"/>
                <w:b/>
                <w:bCs/>
                <w:sz w:val="20"/>
                <w:szCs w:val="20"/>
                <w:lang w:eastAsia="ru-RU"/>
              </w:rPr>
              <w:t>в</w:t>
            </w:r>
            <w:r w:rsidRPr="00A5746B">
              <w:rPr>
                <w:rFonts w:eastAsia="Times New Roman"/>
                <w:b/>
                <w:bCs/>
                <w:sz w:val="20"/>
                <w:szCs w:val="20"/>
                <w:lang w:eastAsia="ru-RU"/>
              </w:rPr>
              <w:t>ленная мощность</w:t>
            </w:r>
            <w:r w:rsidR="003F3107" w:rsidRPr="00A5746B">
              <w:rPr>
                <w:rFonts w:eastAsia="Times New Roman"/>
                <w:b/>
                <w:bCs/>
                <w:sz w:val="20"/>
                <w:szCs w:val="20"/>
                <w:lang w:eastAsia="ru-RU"/>
              </w:rPr>
              <w:t xml:space="preserve">  </w:t>
            </w:r>
            <w:r w:rsidRPr="00A5746B">
              <w:rPr>
                <w:rFonts w:eastAsia="Times New Roman"/>
                <w:b/>
                <w:bCs/>
                <w:sz w:val="20"/>
                <w:szCs w:val="20"/>
                <w:lang w:eastAsia="ru-RU"/>
              </w:rPr>
              <w:t>(Гкал./ч)</w:t>
            </w:r>
          </w:p>
        </w:tc>
        <w:tc>
          <w:tcPr>
            <w:tcW w:w="342" w:type="pct"/>
            <w:vMerge w:val="restart"/>
            <w:vAlign w:val="center"/>
            <w:hideMark/>
          </w:tcPr>
          <w:p w:rsidR="00D439F6" w:rsidRPr="00A5746B" w:rsidRDefault="00D439F6" w:rsidP="00D439F6">
            <w:pPr>
              <w:jc w:val="center"/>
              <w:rPr>
                <w:rFonts w:eastAsia="Times New Roman"/>
                <w:b/>
                <w:bCs/>
                <w:sz w:val="20"/>
                <w:szCs w:val="20"/>
                <w:lang w:eastAsia="ru-RU"/>
              </w:rPr>
            </w:pPr>
            <w:r w:rsidRPr="00A5746B">
              <w:rPr>
                <w:rFonts w:eastAsia="Times New Roman"/>
                <w:b/>
                <w:bCs/>
                <w:sz w:val="20"/>
                <w:szCs w:val="20"/>
                <w:lang w:eastAsia="ru-RU"/>
              </w:rPr>
              <w:t>Прис</w:t>
            </w:r>
            <w:r w:rsidRPr="00A5746B">
              <w:rPr>
                <w:rFonts w:eastAsia="Times New Roman"/>
                <w:b/>
                <w:bCs/>
                <w:sz w:val="20"/>
                <w:szCs w:val="20"/>
                <w:lang w:eastAsia="ru-RU"/>
              </w:rPr>
              <w:t>о</w:t>
            </w:r>
            <w:r w:rsidRPr="00A5746B">
              <w:rPr>
                <w:rFonts w:eastAsia="Times New Roman"/>
                <w:b/>
                <w:bCs/>
                <w:sz w:val="20"/>
                <w:szCs w:val="20"/>
                <w:lang w:eastAsia="ru-RU"/>
              </w:rPr>
              <w:t>едине</w:t>
            </w:r>
            <w:r w:rsidRPr="00A5746B">
              <w:rPr>
                <w:rFonts w:eastAsia="Times New Roman"/>
                <w:b/>
                <w:bCs/>
                <w:sz w:val="20"/>
                <w:szCs w:val="20"/>
                <w:lang w:eastAsia="ru-RU"/>
              </w:rPr>
              <w:t>н</w:t>
            </w:r>
            <w:r w:rsidRPr="00A5746B">
              <w:rPr>
                <w:rFonts w:eastAsia="Times New Roman"/>
                <w:b/>
                <w:bCs/>
                <w:sz w:val="20"/>
                <w:szCs w:val="20"/>
                <w:lang w:eastAsia="ru-RU"/>
              </w:rPr>
              <w:t>ная нагрузка (Гкал./ч)</w:t>
            </w:r>
          </w:p>
        </w:tc>
        <w:tc>
          <w:tcPr>
            <w:tcW w:w="398" w:type="pct"/>
            <w:vMerge w:val="restart"/>
            <w:shd w:val="clear" w:color="auto" w:fill="auto"/>
            <w:vAlign w:val="center"/>
            <w:hideMark/>
          </w:tcPr>
          <w:p w:rsidR="00D439F6" w:rsidRPr="00A5746B" w:rsidRDefault="00D439F6" w:rsidP="00D439F6">
            <w:pPr>
              <w:jc w:val="center"/>
              <w:rPr>
                <w:rFonts w:eastAsia="Times New Roman"/>
                <w:b/>
                <w:bCs/>
                <w:sz w:val="20"/>
                <w:szCs w:val="20"/>
                <w:lang w:eastAsia="ru-RU"/>
              </w:rPr>
            </w:pPr>
            <w:r w:rsidRPr="00A5746B">
              <w:rPr>
                <w:rFonts w:eastAsia="Times New Roman"/>
                <w:b/>
                <w:bCs/>
                <w:sz w:val="20"/>
                <w:szCs w:val="20"/>
                <w:lang w:eastAsia="ru-RU"/>
              </w:rPr>
              <w:t>Наличие водопо</w:t>
            </w:r>
            <w:r w:rsidRPr="00A5746B">
              <w:rPr>
                <w:rFonts w:eastAsia="Times New Roman"/>
                <w:b/>
                <w:bCs/>
                <w:sz w:val="20"/>
                <w:szCs w:val="20"/>
                <w:lang w:eastAsia="ru-RU"/>
              </w:rPr>
              <w:t>д</w:t>
            </w:r>
            <w:r w:rsidRPr="00A5746B">
              <w:rPr>
                <w:rFonts w:eastAsia="Times New Roman"/>
                <w:b/>
                <w:bCs/>
                <w:sz w:val="20"/>
                <w:szCs w:val="20"/>
                <w:lang w:eastAsia="ru-RU"/>
              </w:rPr>
              <w:t>гот. и её наимен</w:t>
            </w:r>
            <w:r w:rsidRPr="00A5746B">
              <w:rPr>
                <w:rFonts w:eastAsia="Times New Roman"/>
                <w:b/>
                <w:bCs/>
                <w:sz w:val="20"/>
                <w:szCs w:val="20"/>
                <w:lang w:eastAsia="ru-RU"/>
              </w:rPr>
              <w:t>о</w:t>
            </w:r>
            <w:r w:rsidRPr="00A5746B">
              <w:rPr>
                <w:rFonts w:eastAsia="Times New Roman"/>
                <w:b/>
                <w:bCs/>
                <w:sz w:val="20"/>
                <w:szCs w:val="20"/>
                <w:lang w:eastAsia="ru-RU"/>
              </w:rPr>
              <w:t>ва-ние.</w:t>
            </w:r>
          </w:p>
        </w:tc>
        <w:tc>
          <w:tcPr>
            <w:tcW w:w="718" w:type="pct"/>
            <w:gridSpan w:val="2"/>
            <w:vAlign w:val="center"/>
            <w:hideMark/>
          </w:tcPr>
          <w:p w:rsidR="00D439F6" w:rsidRPr="00A5746B" w:rsidRDefault="00D439F6" w:rsidP="00D439F6">
            <w:pPr>
              <w:jc w:val="center"/>
              <w:rPr>
                <w:rFonts w:eastAsia="Times New Roman"/>
                <w:b/>
                <w:bCs/>
                <w:sz w:val="20"/>
                <w:szCs w:val="20"/>
                <w:lang w:eastAsia="ru-RU"/>
              </w:rPr>
            </w:pPr>
            <w:r w:rsidRPr="00A5746B">
              <w:rPr>
                <w:rFonts w:eastAsia="Times New Roman"/>
                <w:b/>
                <w:bCs/>
                <w:sz w:val="20"/>
                <w:szCs w:val="20"/>
                <w:lang w:eastAsia="ru-RU"/>
              </w:rPr>
              <w:t>Вид топлива</w:t>
            </w:r>
          </w:p>
        </w:tc>
        <w:tc>
          <w:tcPr>
            <w:tcW w:w="1156" w:type="pct"/>
            <w:gridSpan w:val="2"/>
            <w:shd w:val="clear" w:color="auto" w:fill="auto"/>
            <w:vAlign w:val="center"/>
          </w:tcPr>
          <w:p w:rsidR="00D439F6" w:rsidRPr="00A5746B" w:rsidRDefault="00D439F6" w:rsidP="00D439F6">
            <w:pPr>
              <w:jc w:val="center"/>
              <w:rPr>
                <w:rFonts w:eastAsia="Times New Roman"/>
                <w:b/>
                <w:bCs/>
                <w:sz w:val="20"/>
                <w:szCs w:val="20"/>
                <w:lang w:eastAsia="ru-RU"/>
              </w:rPr>
            </w:pPr>
            <w:r w:rsidRPr="00A5746B">
              <w:rPr>
                <w:rFonts w:eastAsia="Times New Roman"/>
                <w:b/>
                <w:bCs/>
                <w:sz w:val="20"/>
                <w:szCs w:val="20"/>
                <w:lang w:eastAsia="ru-RU"/>
              </w:rPr>
              <w:t>Отапливаемые объекты</w:t>
            </w:r>
          </w:p>
        </w:tc>
      </w:tr>
      <w:tr w:rsidR="00D439F6" w:rsidRPr="00A5746B" w:rsidTr="00015674">
        <w:trPr>
          <w:cantSplit/>
          <w:tblHeader/>
        </w:trPr>
        <w:tc>
          <w:tcPr>
            <w:tcW w:w="177" w:type="pct"/>
            <w:vMerge/>
            <w:vAlign w:val="center"/>
            <w:hideMark/>
          </w:tcPr>
          <w:p w:rsidR="00D439F6" w:rsidRPr="00A5746B" w:rsidRDefault="00D439F6" w:rsidP="00895D64">
            <w:pPr>
              <w:jc w:val="left"/>
              <w:rPr>
                <w:rFonts w:eastAsia="Times New Roman"/>
                <w:b/>
                <w:bCs/>
                <w:sz w:val="20"/>
                <w:szCs w:val="20"/>
                <w:lang w:eastAsia="ru-RU"/>
              </w:rPr>
            </w:pPr>
          </w:p>
        </w:tc>
        <w:tc>
          <w:tcPr>
            <w:tcW w:w="438" w:type="pct"/>
            <w:vMerge/>
            <w:vAlign w:val="center"/>
            <w:hideMark/>
          </w:tcPr>
          <w:p w:rsidR="00D439F6" w:rsidRPr="00A5746B" w:rsidRDefault="00D439F6" w:rsidP="00895D64">
            <w:pPr>
              <w:jc w:val="left"/>
              <w:rPr>
                <w:rFonts w:eastAsia="Times New Roman"/>
                <w:b/>
                <w:bCs/>
                <w:sz w:val="20"/>
                <w:szCs w:val="20"/>
                <w:lang w:eastAsia="ru-RU"/>
              </w:rPr>
            </w:pPr>
          </w:p>
        </w:tc>
        <w:tc>
          <w:tcPr>
            <w:tcW w:w="605" w:type="pct"/>
            <w:vMerge/>
            <w:vAlign w:val="center"/>
            <w:hideMark/>
          </w:tcPr>
          <w:p w:rsidR="00D439F6" w:rsidRPr="00A5746B" w:rsidRDefault="00D439F6" w:rsidP="00895D64">
            <w:pPr>
              <w:jc w:val="left"/>
              <w:rPr>
                <w:rFonts w:eastAsia="Times New Roman"/>
                <w:b/>
                <w:bCs/>
                <w:sz w:val="20"/>
                <w:szCs w:val="20"/>
                <w:lang w:eastAsia="ru-RU"/>
              </w:rPr>
            </w:pPr>
          </w:p>
        </w:tc>
        <w:tc>
          <w:tcPr>
            <w:tcW w:w="419" w:type="pct"/>
            <w:vMerge/>
            <w:vAlign w:val="center"/>
            <w:hideMark/>
          </w:tcPr>
          <w:p w:rsidR="00D439F6" w:rsidRPr="00A5746B" w:rsidRDefault="00D439F6" w:rsidP="00895D64">
            <w:pPr>
              <w:jc w:val="left"/>
              <w:rPr>
                <w:rFonts w:eastAsia="Times New Roman"/>
                <w:b/>
                <w:bCs/>
                <w:sz w:val="20"/>
                <w:szCs w:val="20"/>
                <w:lang w:eastAsia="ru-RU"/>
              </w:rPr>
            </w:pPr>
          </w:p>
        </w:tc>
        <w:tc>
          <w:tcPr>
            <w:tcW w:w="372" w:type="pct"/>
            <w:vMerge/>
            <w:vAlign w:val="center"/>
            <w:hideMark/>
          </w:tcPr>
          <w:p w:rsidR="00D439F6" w:rsidRPr="00A5746B" w:rsidRDefault="00D439F6" w:rsidP="00895D64">
            <w:pPr>
              <w:jc w:val="left"/>
              <w:rPr>
                <w:rFonts w:eastAsia="Times New Roman"/>
                <w:b/>
                <w:bCs/>
                <w:sz w:val="20"/>
                <w:szCs w:val="20"/>
                <w:lang w:eastAsia="ru-RU"/>
              </w:rPr>
            </w:pPr>
          </w:p>
        </w:tc>
        <w:tc>
          <w:tcPr>
            <w:tcW w:w="375" w:type="pct"/>
            <w:vMerge/>
            <w:vAlign w:val="center"/>
            <w:hideMark/>
          </w:tcPr>
          <w:p w:rsidR="00D439F6" w:rsidRPr="00A5746B" w:rsidRDefault="00D439F6" w:rsidP="00895D64">
            <w:pPr>
              <w:jc w:val="left"/>
              <w:rPr>
                <w:rFonts w:eastAsia="Times New Roman"/>
                <w:b/>
                <w:bCs/>
                <w:sz w:val="20"/>
                <w:szCs w:val="20"/>
                <w:lang w:eastAsia="ru-RU"/>
              </w:rPr>
            </w:pPr>
          </w:p>
        </w:tc>
        <w:tc>
          <w:tcPr>
            <w:tcW w:w="342" w:type="pct"/>
            <w:vMerge/>
            <w:vAlign w:val="center"/>
            <w:hideMark/>
          </w:tcPr>
          <w:p w:rsidR="00D439F6" w:rsidRPr="00A5746B" w:rsidRDefault="00D439F6" w:rsidP="00895D64">
            <w:pPr>
              <w:jc w:val="left"/>
              <w:rPr>
                <w:rFonts w:eastAsia="Times New Roman"/>
                <w:b/>
                <w:bCs/>
                <w:sz w:val="20"/>
                <w:szCs w:val="20"/>
                <w:lang w:eastAsia="ru-RU"/>
              </w:rPr>
            </w:pPr>
          </w:p>
        </w:tc>
        <w:tc>
          <w:tcPr>
            <w:tcW w:w="398" w:type="pct"/>
            <w:vMerge/>
            <w:vAlign w:val="center"/>
            <w:hideMark/>
          </w:tcPr>
          <w:p w:rsidR="00D439F6" w:rsidRPr="00A5746B" w:rsidRDefault="00D439F6" w:rsidP="00895D64">
            <w:pPr>
              <w:jc w:val="left"/>
              <w:rPr>
                <w:rFonts w:eastAsia="Times New Roman"/>
                <w:b/>
                <w:bCs/>
                <w:sz w:val="20"/>
                <w:szCs w:val="20"/>
                <w:lang w:eastAsia="ru-RU"/>
              </w:rPr>
            </w:pPr>
          </w:p>
        </w:tc>
        <w:tc>
          <w:tcPr>
            <w:tcW w:w="344" w:type="pct"/>
            <w:shd w:val="clear" w:color="auto" w:fill="auto"/>
            <w:vAlign w:val="center"/>
            <w:hideMark/>
          </w:tcPr>
          <w:p w:rsidR="00D439F6" w:rsidRPr="00A5746B" w:rsidRDefault="00D439F6" w:rsidP="00895D64">
            <w:pPr>
              <w:jc w:val="center"/>
              <w:rPr>
                <w:rFonts w:eastAsia="Times New Roman"/>
                <w:b/>
                <w:bCs/>
                <w:sz w:val="20"/>
                <w:szCs w:val="20"/>
                <w:lang w:eastAsia="ru-RU"/>
              </w:rPr>
            </w:pPr>
            <w:r w:rsidRPr="00A5746B">
              <w:rPr>
                <w:rFonts w:eastAsia="Times New Roman"/>
                <w:b/>
                <w:bCs/>
                <w:sz w:val="20"/>
                <w:szCs w:val="20"/>
                <w:lang w:eastAsia="ru-RU"/>
              </w:rPr>
              <w:t>Осно</w:t>
            </w:r>
            <w:r w:rsidRPr="00A5746B">
              <w:rPr>
                <w:rFonts w:eastAsia="Times New Roman"/>
                <w:b/>
                <w:bCs/>
                <w:sz w:val="20"/>
                <w:szCs w:val="20"/>
                <w:lang w:eastAsia="ru-RU"/>
              </w:rPr>
              <w:t>в</w:t>
            </w:r>
            <w:r w:rsidRPr="00A5746B">
              <w:rPr>
                <w:rFonts w:eastAsia="Times New Roman"/>
                <w:b/>
                <w:bCs/>
                <w:sz w:val="20"/>
                <w:szCs w:val="20"/>
                <w:lang w:eastAsia="ru-RU"/>
              </w:rPr>
              <w:t>ное</w:t>
            </w:r>
            <w:r w:rsidR="003F3107" w:rsidRPr="00A5746B">
              <w:rPr>
                <w:rFonts w:eastAsia="Times New Roman"/>
                <w:b/>
                <w:bCs/>
                <w:sz w:val="20"/>
                <w:szCs w:val="20"/>
                <w:lang w:eastAsia="ru-RU"/>
              </w:rPr>
              <w:t xml:space="preserve"> </w:t>
            </w:r>
            <w:r w:rsidRPr="00A5746B">
              <w:rPr>
                <w:rFonts w:eastAsia="Times New Roman"/>
                <w:b/>
                <w:bCs/>
                <w:sz w:val="20"/>
                <w:szCs w:val="20"/>
                <w:lang w:eastAsia="ru-RU"/>
              </w:rPr>
              <w:t xml:space="preserve"> (вид топлива)</w:t>
            </w:r>
          </w:p>
        </w:tc>
        <w:tc>
          <w:tcPr>
            <w:tcW w:w="374" w:type="pct"/>
            <w:shd w:val="clear" w:color="auto" w:fill="auto"/>
            <w:vAlign w:val="center"/>
            <w:hideMark/>
          </w:tcPr>
          <w:p w:rsidR="00D439F6" w:rsidRPr="00A5746B" w:rsidRDefault="00D439F6" w:rsidP="00895D64">
            <w:pPr>
              <w:jc w:val="center"/>
              <w:rPr>
                <w:rFonts w:eastAsia="Times New Roman"/>
                <w:b/>
                <w:bCs/>
                <w:sz w:val="20"/>
                <w:szCs w:val="20"/>
                <w:lang w:eastAsia="ru-RU"/>
              </w:rPr>
            </w:pPr>
            <w:r w:rsidRPr="00A5746B">
              <w:rPr>
                <w:rFonts w:eastAsia="Times New Roman"/>
                <w:b/>
                <w:bCs/>
                <w:sz w:val="20"/>
                <w:szCs w:val="20"/>
                <w:lang w:eastAsia="ru-RU"/>
              </w:rPr>
              <w:t>Резервное</w:t>
            </w:r>
            <w:r w:rsidR="003F3107" w:rsidRPr="00A5746B">
              <w:rPr>
                <w:rFonts w:eastAsia="Times New Roman"/>
                <w:b/>
                <w:bCs/>
                <w:sz w:val="20"/>
                <w:szCs w:val="20"/>
                <w:lang w:eastAsia="ru-RU"/>
              </w:rPr>
              <w:t xml:space="preserve"> </w:t>
            </w:r>
            <w:r w:rsidRPr="00A5746B">
              <w:rPr>
                <w:rFonts w:eastAsia="Times New Roman"/>
                <w:b/>
                <w:bCs/>
                <w:sz w:val="20"/>
                <w:szCs w:val="20"/>
                <w:lang w:eastAsia="ru-RU"/>
              </w:rPr>
              <w:t>(вид то</w:t>
            </w:r>
            <w:r w:rsidRPr="00A5746B">
              <w:rPr>
                <w:rFonts w:eastAsia="Times New Roman"/>
                <w:b/>
                <w:bCs/>
                <w:sz w:val="20"/>
                <w:szCs w:val="20"/>
                <w:lang w:eastAsia="ru-RU"/>
              </w:rPr>
              <w:t>п</w:t>
            </w:r>
            <w:r w:rsidRPr="00A5746B">
              <w:rPr>
                <w:rFonts w:eastAsia="Times New Roman"/>
                <w:b/>
                <w:bCs/>
                <w:sz w:val="20"/>
                <w:szCs w:val="20"/>
                <w:lang w:eastAsia="ru-RU"/>
              </w:rPr>
              <w:t>лива)</w:t>
            </w:r>
          </w:p>
        </w:tc>
        <w:tc>
          <w:tcPr>
            <w:tcW w:w="839" w:type="pct"/>
            <w:vAlign w:val="center"/>
            <w:hideMark/>
          </w:tcPr>
          <w:p w:rsidR="00D439F6" w:rsidRPr="00A5746B" w:rsidRDefault="00D439F6" w:rsidP="00895D64">
            <w:pPr>
              <w:jc w:val="center"/>
              <w:rPr>
                <w:rFonts w:eastAsia="Times New Roman"/>
                <w:b/>
                <w:bCs/>
                <w:sz w:val="20"/>
                <w:szCs w:val="20"/>
                <w:lang w:eastAsia="ru-RU"/>
              </w:rPr>
            </w:pPr>
            <w:r w:rsidRPr="00A5746B">
              <w:rPr>
                <w:rFonts w:eastAsia="Times New Roman"/>
                <w:b/>
                <w:bCs/>
                <w:sz w:val="20"/>
                <w:szCs w:val="20"/>
                <w:lang w:eastAsia="ru-RU"/>
              </w:rPr>
              <w:t>Наименование объектов</w:t>
            </w:r>
          </w:p>
        </w:tc>
        <w:tc>
          <w:tcPr>
            <w:tcW w:w="317" w:type="pct"/>
            <w:vAlign w:val="center"/>
            <w:hideMark/>
          </w:tcPr>
          <w:p w:rsidR="00D439F6" w:rsidRPr="00A5746B" w:rsidRDefault="00D439F6" w:rsidP="00895D64">
            <w:pPr>
              <w:jc w:val="center"/>
              <w:rPr>
                <w:rFonts w:eastAsia="Times New Roman"/>
                <w:b/>
                <w:bCs/>
                <w:sz w:val="20"/>
                <w:szCs w:val="20"/>
                <w:lang w:eastAsia="ru-RU"/>
              </w:rPr>
            </w:pPr>
            <w:r w:rsidRPr="00A5746B">
              <w:rPr>
                <w:rFonts w:eastAsia="Times New Roman"/>
                <w:b/>
                <w:bCs/>
                <w:sz w:val="20"/>
                <w:szCs w:val="20"/>
                <w:lang w:eastAsia="ru-RU"/>
              </w:rPr>
              <w:t>Кол-во (ед.)</w:t>
            </w:r>
          </w:p>
        </w:tc>
      </w:tr>
      <w:tr w:rsidR="00D439F6" w:rsidRPr="00A5746B" w:rsidTr="00015674">
        <w:trPr>
          <w:cantSplit/>
        </w:trPr>
        <w:tc>
          <w:tcPr>
            <w:tcW w:w="177" w:type="pct"/>
            <w:vMerge w:val="restart"/>
            <w:shd w:val="clear" w:color="auto" w:fill="auto"/>
            <w:noWrap/>
            <w:vAlign w:val="center"/>
            <w:hideMark/>
          </w:tcPr>
          <w:p w:rsidR="00D439F6" w:rsidRPr="00A5746B" w:rsidRDefault="00D439F6" w:rsidP="00895D64">
            <w:pPr>
              <w:jc w:val="center"/>
              <w:rPr>
                <w:rFonts w:eastAsia="Times New Roman"/>
                <w:sz w:val="20"/>
                <w:szCs w:val="20"/>
                <w:lang w:eastAsia="ru-RU"/>
              </w:rPr>
            </w:pPr>
            <w:r w:rsidRPr="00A5746B">
              <w:rPr>
                <w:rFonts w:eastAsia="Times New Roman"/>
                <w:sz w:val="20"/>
                <w:szCs w:val="20"/>
                <w:lang w:eastAsia="ru-RU"/>
              </w:rPr>
              <w:t>1</w:t>
            </w:r>
          </w:p>
        </w:tc>
        <w:tc>
          <w:tcPr>
            <w:tcW w:w="438" w:type="pct"/>
            <w:vMerge w:val="restart"/>
            <w:shd w:val="clear" w:color="000000" w:fill="FFC000"/>
            <w:vAlign w:val="center"/>
            <w:hideMark/>
          </w:tcPr>
          <w:p w:rsidR="00D439F6" w:rsidRPr="00A5746B" w:rsidRDefault="00D439F6" w:rsidP="00D439F6">
            <w:pPr>
              <w:jc w:val="center"/>
              <w:rPr>
                <w:rFonts w:eastAsia="Times New Roman"/>
                <w:sz w:val="20"/>
                <w:szCs w:val="20"/>
                <w:lang w:eastAsia="ru-RU"/>
              </w:rPr>
            </w:pPr>
            <w:r w:rsidRPr="00A5746B">
              <w:rPr>
                <w:rFonts w:eastAsia="Times New Roman"/>
                <w:sz w:val="20"/>
                <w:szCs w:val="20"/>
                <w:lang w:eastAsia="ru-RU"/>
              </w:rPr>
              <w:t xml:space="preserve">д. Юдчино, ул. Нагорная 8Б </w:t>
            </w:r>
          </w:p>
        </w:tc>
        <w:tc>
          <w:tcPr>
            <w:tcW w:w="605" w:type="pct"/>
            <w:vMerge w:val="restart"/>
            <w:shd w:val="clear" w:color="auto" w:fill="auto"/>
            <w:vAlign w:val="center"/>
            <w:hideMark/>
          </w:tcPr>
          <w:p w:rsidR="00D439F6" w:rsidRPr="00A5746B" w:rsidRDefault="00D439F6" w:rsidP="00895D64">
            <w:pPr>
              <w:jc w:val="center"/>
              <w:rPr>
                <w:rFonts w:eastAsia="Times New Roman"/>
                <w:sz w:val="20"/>
                <w:szCs w:val="20"/>
                <w:lang w:eastAsia="ru-RU"/>
              </w:rPr>
            </w:pPr>
            <w:r w:rsidRPr="00A5746B">
              <w:rPr>
                <w:rFonts w:eastAsia="Times New Roman"/>
                <w:sz w:val="20"/>
                <w:szCs w:val="20"/>
                <w:lang w:eastAsia="ru-RU"/>
              </w:rPr>
              <w:t>закреплена на праве оперативн</w:t>
            </w:r>
            <w:r w:rsidRPr="00A5746B">
              <w:rPr>
                <w:rFonts w:eastAsia="Times New Roman"/>
                <w:sz w:val="20"/>
                <w:szCs w:val="20"/>
                <w:lang w:eastAsia="ru-RU"/>
              </w:rPr>
              <w:t>о</w:t>
            </w:r>
            <w:r w:rsidRPr="00A5746B">
              <w:rPr>
                <w:rFonts w:eastAsia="Times New Roman"/>
                <w:sz w:val="20"/>
                <w:szCs w:val="20"/>
                <w:lang w:eastAsia="ru-RU"/>
              </w:rPr>
              <w:t>го управления за МБОУ "Юдчи</w:t>
            </w:r>
            <w:r w:rsidRPr="00A5746B">
              <w:rPr>
                <w:rFonts w:eastAsia="Times New Roman"/>
                <w:sz w:val="20"/>
                <w:szCs w:val="20"/>
                <w:lang w:eastAsia="ru-RU"/>
              </w:rPr>
              <w:t>н</w:t>
            </w:r>
            <w:r w:rsidRPr="00A5746B">
              <w:rPr>
                <w:rFonts w:eastAsia="Times New Roman"/>
                <w:sz w:val="20"/>
                <w:szCs w:val="20"/>
                <w:lang w:eastAsia="ru-RU"/>
              </w:rPr>
              <w:t>ская НОШ", (ООО ДОМЭКСПЕРТ)</w:t>
            </w:r>
          </w:p>
        </w:tc>
        <w:tc>
          <w:tcPr>
            <w:tcW w:w="419" w:type="pct"/>
            <w:vMerge w:val="restart"/>
            <w:shd w:val="clear" w:color="auto" w:fill="auto"/>
            <w:vAlign w:val="center"/>
            <w:hideMark/>
          </w:tcPr>
          <w:p w:rsidR="00D439F6" w:rsidRPr="00A5746B" w:rsidRDefault="00D439F6" w:rsidP="00895D64">
            <w:pPr>
              <w:jc w:val="center"/>
              <w:rPr>
                <w:rFonts w:eastAsia="Times New Roman"/>
                <w:sz w:val="20"/>
                <w:szCs w:val="20"/>
                <w:lang w:eastAsia="ru-RU"/>
              </w:rPr>
            </w:pPr>
            <w:r w:rsidRPr="00A5746B">
              <w:rPr>
                <w:rFonts w:eastAsia="Times New Roman"/>
                <w:sz w:val="20"/>
                <w:szCs w:val="20"/>
                <w:lang w:eastAsia="ru-RU"/>
              </w:rPr>
              <w:t>2013</w:t>
            </w:r>
          </w:p>
        </w:tc>
        <w:tc>
          <w:tcPr>
            <w:tcW w:w="372" w:type="pct"/>
            <w:vMerge w:val="restart"/>
            <w:shd w:val="clear" w:color="auto" w:fill="auto"/>
            <w:vAlign w:val="center"/>
            <w:hideMark/>
          </w:tcPr>
          <w:p w:rsidR="00D439F6" w:rsidRPr="00A5746B" w:rsidRDefault="00D439F6" w:rsidP="00895D64">
            <w:pPr>
              <w:jc w:val="center"/>
              <w:rPr>
                <w:rFonts w:eastAsia="Times New Roman"/>
                <w:sz w:val="20"/>
                <w:szCs w:val="20"/>
                <w:lang w:eastAsia="ru-RU"/>
              </w:rPr>
            </w:pPr>
            <w:r w:rsidRPr="00A5746B">
              <w:rPr>
                <w:rFonts w:eastAsia="Times New Roman"/>
                <w:sz w:val="20"/>
                <w:szCs w:val="20"/>
                <w:lang w:eastAsia="ru-RU"/>
              </w:rPr>
              <w:t>-</w:t>
            </w:r>
          </w:p>
        </w:tc>
        <w:tc>
          <w:tcPr>
            <w:tcW w:w="375" w:type="pct"/>
            <w:vMerge w:val="restart"/>
            <w:shd w:val="clear" w:color="auto" w:fill="auto"/>
            <w:vAlign w:val="center"/>
            <w:hideMark/>
          </w:tcPr>
          <w:p w:rsidR="00D439F6" w:rsidRPr="00A5746B" w:rsidRDefault="00D439F6" w:rsidP="00895D64">
            <w:pPr>
              <w:jc w:val="center"/>
              <w:rPr>
                <w:rFonts w:eastAsia="Times New Roman"/>
                <w:sz w:val="20"/>
                <w:szCs w:val="20"/>
                <w:lang w:eastAsia="ru-RU"/>
              </w:rPr>
            </w:pPr>
            <w:r w:rsidRPr="00A5746B">
              <w:rPr>
                <w:rFonts w:eastAsia="Times New Roman"/>
                <w:sz w:val="20"/>
                <w:szCs w:val="20"/>
                <w:lang w:eastAsia="ru-RU"/>
              </w:rPr>
              <w:t>0,25</w:t>
            </w:r>
          </w:p>
        </w:tc>
        <w:tc>
          <w:tcPr>
            <w:tcW w:w="342" w:type="pct"/>
            <w:vMerge w:val="restart"/>
            <w:shd w:val="clear" w:color="auto" w:fill="auto"/>
            <w:vAlign w:val="center"/>
            <w:hideMark/>
          </w:tcPr>
          <w:p w:rsidR="00D439F6" w:rsidRPr="00A5746B" w:rsidRDefault="00D439F6" w:rsidP="00895D64">
            <w:pPr>
              <w:jc w:val="center"/>
              <w:rPr>
                <w:rFonts w:eastAsia="Times New Roman"/>
                <w:sz w:val="20"/>
                <w:szCs w:val="20"/>
                <w:lang w:eastAsia="ru-RU"/>
              </w:rPr>
            </w:pPr>
            <w:r w:rsidRPr="00A5746B">
              <w:rPr>
                <w:rFonts w:eastAsia="Times New Roman"/>
                <w:sz w:val="20"/>
                <w:szCs w:val="20"/>
                <w:lang w:eastAsia="ru-RU"/>
              </w:rPr>
              <w:t>0,213</w:t>
            </w:r>
          </w:p>
        </w:tc>
        <w:tc>
          <w:tcPr>
            <w:tcW w:w="398" w:type="pct"/>
            <w:vMerge w:val="restart"/>
            <w:shd w:val="clear" w:color="auto" w:fill="auto"/>
            <w:vAlign w:val="center"/>
            <w:hideMark/>
          </w:tcPr>
          <w:p w:rsidR="00D439F6" w:rsidRPr="00A5746B" w:rsidRDefault="00D439F6" w:rsidP="00895D64">
            <w:pPr>
              <w:jc w:val="center"/>
              <w:rPr>
                <w:rFonts w:eastAsia="Times New Roman"/>
                <w:sz w:val="20"/>
                <w:szCs w:val="20"/>
                <w:lang w:eastAsia="ru-RU"/>
              </w:rPr>
            </w:pPr>
            <w:r w:rsidRPr="00A5746B">
              <w:rPr>
                <w:rFonts w:eastAsia="Times New Roman"/>
                <w:sz w:val="20"/>
                <w:szCs w:val="20"/>
                <w:lang w:eastAsia="ru-RU"/>
              </w:rPr>
              <w:t>компле</w:t>
            </w:r>
            <w:r w:rsidRPr="00A5746B">
              <w:rPr>
                <w:rFonts w:eastAsia="Times New Roman"/>
                <w:sz w:val="20"/>
                <w:szCs w:val="20"/>
                <w:lang w:eastAsia="ru-RU"/>
              </w:rPr>
              <w:t>к</w:t>
            </w:r>
            <w:r w:rsidRPr="00A5746B">
              <w:rPr>
                <w:rFonts w:eastAsia="Times New Roman"/>
                <w:sz w:val="20"/>
                <w:szCs w:val="20"/>
                <w:lang w:eastAsia="ru-RU"/>
              </w:rPr>
              <w:t xml:space="preserve">сон </w:t>
            </w:r>
          </w:p>
        </w:tc>
        <w:tc>
          <w:tcPr>
            <w:tcW w:w="344" w:type="pct"/>
            <w:vMerge w:val="restart"/>
            <w:shd w:val="clear" w:color="auto" w:fill="auto"/>
            <w:vAlign w:val="center"/>
            <w:hideMark/>
          </w:tcPr>
          <w:p w:rsidR="00D439F6" w:rsidRPr="00A5746B" w:rsidRDefault="00D439F6" w:rsidP="00895D64">
            <w:pPr>
              <w:jc w:val="center"/>
              <w:rPr>
                <w:rFonts w:eastAsia="Times New Roman"/>
                <w:sz w:val="20"/>
                <w:szCs w:val="20"/>
                <w:lang w:eastAsia="ru-RU"/>
              </w:rPr>
            </w:pPr>
            <w:r w:rsidRPr="00A5746B">
              <w:rPr>
                <w:rFonts w:eastAsia="Times New Roman"/>
                <w:sz w:val="20"/>
                <w:szCs w:val="20"/>
                <w:lang w:eastAsia="ru-RU"/>
              </w:rPr>
              <w:t xml:space="preserve">газ </w:t>
            </w:r>
          </w:p>
        </w:tc>
        <w:tc>
          <w:tcPr>
            <w:tcW w:w="374" w:type="pct"/>
            <w:vMerge w:val="restart"/>
            <w:shd w:val="clear" w:color="auto" w:fill="auto"/>
            <w:vAlign w:val="center"/>
            <w:hideMark/>
          </w:tcPr>
          <w:p w:rsidR="00D439F6" w:rsidRPr="00A5746B" w:rsidRDefault="00D439F6" w:rsidP="00895D64">
            <w:pPr>
              <w:jc w:val="center"/>
              <w:rPr>
                <w:rFonts w:eastAsia="Times New Roman"/>
                <w:sz w:val="20"/>
                <w:szCs w:val="20"/>
                <w:lang w:eastAsia="ru-RU"/>
              </w:rPr>
            </w:pPr>
            <w:r w:rsidRPr="00A5746B">
              <w:rPr>
                <w:rFonts w:eastAsia="Times New Roman"/>
                <w:sz w:val="20"/>
                <w:szCs w:val="20"/>
                <w:lang w:eastAsia="ru-RU"/>
              </w:rPr>
              <w:t>нет</w:t>
            </w:r>
          </w:p>
        </w:tc>
        <w:tc>
          <w:tcPr>
            <w:tcW w:w="839" w:type="pct"/>
            <w:shd w:val="clear" w:color="auto" w:fill="auto"/>
            <w:hideMark/>
          </w:tcPr>
          <w:p w:rsidR="00D439F6" w:rsidRPr="00A5746B" w:rsidRDefault="00D439F6" w:rsidP="00895D64">
            <w:pPr>
              <w:jc w:val="center"/>
              <w:rPr>
                <w:rFonts w:eastAsia="Times New Roman"/>
                <w:sz w:val="20"/>
                <w:szCs w:val="20"/>
                <w:lang w:eastAsia="ru-RU"/>
              </w:rPr>
            </w:pPr>
            <w:r w:rsidRPr="00A5746B">
              <w:rPr>
                <w:rFonts w:eastAsia="Times New Roman"/>
                <w:sz w:val="20"/>
                <w:szCs w:val="20"/>
                <w:lang w:eastAsia="ru-RU"/>
              </w:rPr>
              <w:t>Жилые здания</w:t>
            </w:r>
          </w:p>
        </w:tc>
        <w:tc>
          <w:tcPr>
            <w:tcW w:w="317" w:type="pct"/>
            <w:shd w:val="clear" w:color="auto" w:fill="auto"/>
            <w:noWrap/>
            <w:vAlign w:val="bottom"/>
            <w:hideMark/>
          </w:tcPr>
          <w:p w:rsidR="00D439F6" w:rsidRPr="00A5746B" w:rsidRDefault="00D439F6" w:rsidP="00895D64">
            <w:pPr>
              <w:jc w:val="left"/>
              <w:rPr>
                <w:rFonts w:eastAsia="Times New Roman"/>
                <w:sz w:val="20"/>
                <w:szCs w:val="20"/>
                <w:lang w:eastAsia="ru-RU"/>
              </w:rPr>
            </w:pPr>
            <w:r w:rsidRPr="00A5746B">
              <w:rPr>
                <w:rFonts w:eastAsia="Times New Roman"/>
                <w:sz w:val="20"/>
                <w:szCs w:val="20"/>
                <w:lang w:eastAsia="ru-RU"/>
              </w:rPr>
              <w:t> </w:t>
            </w:r>
          </w:p>
        </w:tc>
      </w:tr>
      <w:tr w:rsidR="00D439F6" w:rsidRPr="00A5746B" w:rsidTr="00015674">
        <w:trPr>
          <w:cantSplit/>
        </w:trPr>
        <w:tc>
          <w:tcPr>
            <w:tcW w:w="177" w:type="pct"/>
            <w:vMerge/>
            <w:vAlign w:val="center"/>
            <w:hideMark/>
          </w:tcPr>
          <w:p w:rsidR="00D439F6" w:rsidRPr="00A5746B" w:rsidRDefault="00D439F6" w:rsidP="00895D64">
            <w:pPr>
              <w:jc w:val="left"/>
              <w:rPr>
                <w:rFonts w:eastAsia="Times New Roman"/>
                <w:sz w:val="20"/>
                <w:szCs w:val="20"/>
                <w:lang w:eastAsia="ru-RU"/>
              </w:rPr>
            </w:pPr>
          </w:p>
        </w:tc>
        <w:tc>
          <w:tcPr>
            <w:tcW w:w="438" w:type="pct"/>
            <w:vMerge/>
            <w:vAlign w:val="center"/>
            <w:hideMark/>
          </w:tcPr>
          <w:p w:rsidR="00D439F6" w:rsidRPr="00A5746B" w:rsidRDefault="00D439F6" w:rsidP="00895D64">
            <w:pPr>
              <w:jc w:val="left"/>
              <w:rPr>
                <w:rFonts w:eastAsia="Times New Roman"/>
                <w:sz w:val="20"/>
                <w:szCs w:val="20"/>
                <w:lang w:eastAsia="ru-RU"/>
              </w:rPr>
            </w:pPr>
          </w:p>
        </w:tc>
        <w:tc>
          <w:tcPr>
            <w:tcW w:w="605" w:type="pct"/>
            <w:vMerge/>
            <w:vAlign w:val="center"/>
            <w:hideMark/>
          </w:tcPr>
          <w:p w:rsidR="00D439F6" w:rsidRPr="00A5746B" w:rsidRDefault="00D439F6" w:rsidP="00895D64">
            <w:pPr>
              <w:jc w:val="left"/>
              <w:rPr>
                <w:rFonts w:eastAsia="Times New Roman"/>
                <w:sz w:val="20"/>
                <w:szCs w:val="20"/>
                <w:lang w:eastAsia="ru-RU"/>
              </w:rPr>
            </w:pPr>
          </w:p>
        </w:tc>
        <w:tc>
          <w:tcPr>
            <w:tcW w:w="419" w:type="pct"/>
            <w:vMerge/>
            <w:vAlign w:val="center"/>
            <w:hideMark/>
          </w:tcPr>
          <w:p w:rsidR="00D439F6" w:rsidRPr="00A5746B" w:rsidRDefault="00D439F6" w:rsidP="00895D64">
            <w:pPr>
              <w:jc w:val="left"/>
              <w:rPr>
                <w:rFonts w:eastAsia="Times New Roman"/>
                <w:sz w:val="20"/>
                <w:szCs w:val="20"/>
                <w:lang w:eastAsia="ru-RU"/>
              </w:rPr>
            </w:pPr>
          </w:p>
        </w:tc>
        <w:tc>
          <w:tcPr>
            <w:tcW w:w="372" w:type="pct"/>
            <w:vMerge/>
            <w:vAlign w:val="center"/>
            <w:hideMark/>
          </w:tcPr>
          <w:p w:rsidR="00D439F6" w:rsidRPr="00A5746B" w:rsidRDefault="00D439F6" w:rsidP="00895D64">
            <w:pPr>
              <w:jc w:val="left"/>
              <w:rPr>
                <w:rFonts w:eastAsia="Times New Roman"/>
                <w:sz w:val="20"/>
                <w:szCs w:val="20"/>
                <w:lang w:eastAsia="ru-RU"/>
              </w:rPr>
            </w:pPr>
          </w:p>
        </w:tc>
        <w:tc>
          <w:tcPr>
            <w:tcW w:w="375" w:type="pct"/>
            <w:vMerge/>
            <w:vAlign w:val="center"/>
            <w:hideMark/>
          </w:tcPr>
          <w:p w:rsidR="00D439F6" w:rsidRPr="00A5746B" w:rsidRDefault="00D439F6" w:rsidP="00895D64">
            <w:pPr>
              <w:jc w:val="left"/>
              <w:rPr>
                <w:rFonts w:eastAsia="Times New Roman"/>
                <w:sz w:val="20"/>
                <w:szCs w:val="20"/>
                <w:lang w:eastAsia="ru-RU"/>
              </w:rPr>
            </w:pPr>
          </w:p>
        </w:tc>
        <w:tc>
          <w:tcPr>
            <w:tcW w:w="342" w:type="pct"/>
            <w:vMerge/>
            <w:vAlign w:val="center"/>
            <w:hideMark/>
          </w:tcPr>
          <w:p w:rsidR="00D439F6" w:rsidRPr="00A5746B" w:rsidRDefault="00D439F6" w:rsidP="00895D64">
            <w:pPr>
              <w:jc w:val="left"/>
              <w:rPr>
                <w:rFonts w:eastAsia="Times New Roman"/>
                <w:sz w:val="20"/>
                <w:szCs w:val="20"/>
                <w:lang w:eastAsia="ru-RU"/>
              </w:rPr>
            </w:pPr>
          </w:p>
        </w:tc>
        <w:tc>
          <w:tcPr>
            <w:tcW w:w="398" w:type="pct"/>
            <w:vMerge/>
            <w:vAlign w:val="center"/>
            <w:hideMark/>
          </w:tcPr>
          <w:p w:rsidR="00D439F6" w:rsidRPr="00A5746B" w:rsidRDefault="00D439F6" w:rsidP="00895D64">
            <w:pPr>
              <w:jc w:val="left"/>
              <w:rPr>
                <w:rFonts w:eastAsia="Times New Roman"/>
                <w:sz w:val="20"/>
                <w:szCs w:val="20"/>
                <w:lang w:eastAsia="ru-RU"/>
              </w:rPr>
            </w:pPr>
          </w:p>
        </w:tc>
        <w:tc>
          <w:tcPr>
            <w:tcW w:w="344" w:type="pct"/>
            <w:vMerge/>
            <w:vAlign w:val="center"/>
            <w:hideMark/>
          </w:tcPr>
          <w:p w:rsidR="00D439F6" w:rsidRPr="00A5746B" w:rsidRDefault="00D439F6" w:rsidP="00895D64">
            <w:pPr>
              <w:jc w:val="left"/>
              <w:rPr>
                <w:rFonts w:eastAsia="Times New Roman"/>
                <w:sz w:val="20"/>
                <w:szCs w:val="20"/>
                <w:lang w:eastAsia="ru-RU"/>
              </w:rPr>
            </w:pPr>
          </w:p>
        </w:tc>
        <w:tc>
          <w:tcPr>
            <w:tcW w:w="374" w:type="pct"/>
            <w:vMerge/>
            <w:vAlign w:val="center"/>
            <w:hideMark/>
          </w:tcPr>
          <w:p w:rsidR="00D439F6" w:rsidRPr="00A5746B" w:rsidRDefault="00D439F6" w:rsidP="00895D64">
            <w:pPr>
              <w:jc w:val="left"/>
              <w:rPr>
                <w:rFonts w:eastAsia="Times New Roman"/>
                <w:sz w:val="20"/>
                <w:szCs w:val="20"/>
                <w:lang w:eastAsia="ru-RU"/>
              </w:rPr>
            </w:pPr>
          </w:p>
        </w:tc>
        <w:tc>
          <w:tcPr>
            <w:tcW w:w="839" w:type="pct"/>
            <w:shd w:val="clear" w:color="auto" w:fill="auto"/>
            <w:hideMark/>
          </w:tcPr>
          <w:p w:rsidR="00D439F6" w:rsidRPr="00A5746B" w:rsidRDefault="00D439F6" w:rsidP="00895D64">
            <w:pPr>
              <w:jc w:val="center"/>
              <w:rPr>
                <w:rFonts w:eastAsia="Times New Roman"/>
                <w:sz w:val="20"/>
                <w:szCs w:val="20"/>
                <w:lang w:eastAsia="ru-RU"/>
              </w:rPr>
            </w:pPr>
            <w:r w:rsidRPr="00A5746B">
              <w:rPr>
                <w:rFonts w:eastAsia="Times New Roman"/>
                <w:sz w:val="20"/>
                <w:szCs w:val="20"/>
                <w:lang w:eastAsia="ru-RU"/>
              </w:rPr>
              <w:t xml:space="preserve"> Детские учреждения</w:t>
            </w:r>
          </w:p>
        </w:tc>
        <w:tc>
          <w:tcPr>
            <w:tcW w:w="317" w:type="pct"/>
            <w:shd w:val="clear" w:color="auto" w:fill="auto"/>
            <w:noWrap/>
            <w:vAlign w:val="bottom"/>
            <w:hideMark/>
          </w:tcPr>
          <w:p w:rsidR="00D439F6" w:rsidRPr="00A5746B" w:rsidRDefault="00D439F6" w:rsidP="00895D64">
            <w:pPr>
              <w:jc w:val="left"/>
              <w:rPr>
                <w:rFonts w:eastAsia="Times New Roman"/>
                <w:sz w:val="20"/>
                <w:szCs w:val="20"/>
                <w:lang w:eastAsia="ru-RU"/>
              </w:rPr>
            </w:pPr>
            <w:r w:rsidRPr="00A5746B">
              <w:rPr>
                <w:rFonts w:eastAsia="Times New Roman"/>
                <w:sz w:val="20"/>
                <w:szCs w:val="20"/>
                <w:lang w:eastAsia="ru-RU"/>
              </w:rPr>
              <w:t> </w:t>
            </w:r>
          </w:p>
        </w:tc>
      </w:tr>
      <w:tr w:rsidR="00D439F6" w:rsidRPr="00A5746B" w:rsidTr="00015674">
        <w:trPr>
          <w:cantSplit/>
        </w:trPr>
        <w:tc>
          <w:tcPr>
            <w:tcW w:w="177" w:type="pct"/>
            <w:vMerge/>
            <w:vAlign w:val="center"/>
            <w:hideMark/>
          </w:tcPr>
          <w:p w:rsidR="00D439F6" w:rsidRPr="00A5746B" w:rsidRDefault="00D439F6" w:rsidP="00895D64">
            <w:pPr>
              <w:jc w:val="left"/>
              <w:rPr>
                <w:rFonts w:eastAsia="Times New Roman"/>
                <w:sz w:val="20"/>
                <w:szCs w:val="20"/>
                <w:lang w:eastAsia="ru-RU"/>
              </w:rPr>
            </w:pPr>
          </w:p>
        </w:tc>
        <w:tc>
          <w:tcPr>
            <w:tcW w:w="438" w:type="pct"/>
            <w:vMerge/>
            <w:vAlign w:val="center"/>
            <w:hideMark/>
          </w:tcPr>
          <w:p w:rsidR="00D439F6" w:rsidRPr="00A5746B" w:rsidRDefault="00D439F6" w:rsidP="00895D64">
            <w:pPr>
              <w:jc w:val="left"/>
              <w:rPr>
                <w:rFonts w:eastAsia="Times New Roman"/>
                <w:sz w:val="20"/>
                <w:szCs w:val="20"/>
                <w:lang w:eastAsia="ru-RU"/>
              </w:rPr>
            </w:pPr>
          </w:p>
        </w:tc>
        <w:tc>
          <w:tcPr>
            <w:tcW w:w="605" w:type="pct"/>
            <w:vMerge/>
            <w:vAlign w:val="center"/>
            <w:hideMark/>
          </w:tcPr>
          <w:p w:rsidR="00D439F6" w:rsidRPr="00A5746B" w:rsidRDefault="00D439F6" w:rsidP="00895D64">
            <w:pPr>
              <w:jc w:val="left"/>
              <w:rPr>
                <w:rFonts w:eastAsia="Times New Roman"/>
                <w:sz w:val="20"/>
                <w:szCs w:val="20"/>
                <w:lang w:eastAsia="ru-RU"/>
              </w:rPr>
            </w:pPr>
          </w:p>
        </w:tc>
        <w:tc>
          <w:tcPr>
            <w:tcW w:w="419" w:type="pct"/>
            <w:vMerge/>
            <w:vAlign w:val="center"/>
            <w:hideMark/>
          </w:tcPr>
          <w:p w:rsidR="00D439F6" w:rsidRPr="00A5746B" w:rsidRDefault="00D439F6" w:rsidP="00895D64">
            <w:pPr>
              <w:jc w:val="left"/>
              <w:rPr>
                <w:rFonts w:eastAsia="Times New Roman"/>
                <w:sz w:val="20"/>
                <w:szCs w:val="20"/>
                <w:lang w:eastAsia="ru-RU"/>
              </w:rPr>
            </w:pPr>
          </w:p>
        </w:tc>
        <w:tc>
          <w:tcPr>
            <w:tcW w:w="372" w:type="pct"/>
            <w:vMerge/>
            <w:vAlign w:val="center"/>
            <w:hideMark/>
          </w:tcPr>
          <w:p w:rsidR="00D439F6" w:rsidRPr="00A5746B" w:rsidRDefault="00D439F6" w:rsidP="00895D64">
            <w:pPr>
              <w:jc w:val="left"/>
              <w:rPr>
                <w:rFonts w:eastAsia="Times New Roman"/>
                <w:sz w:val="20"/>
                <w:szCs w:val="20"/>
                <w:lang w:eastAsia="ru-RU"/>
              </w:rPr>
            </w:pPr>
          </w:p>
        </w:tc>
        <w:tc>
          <w:tcPr>
            <w:tcW w:w="375" w:type="pct"/>
            <w:vMerge/>
            <w:vAlign w:val="center"/>
            <w:hideMark/>
          </w:tcPr>
          <w:p w:rsidR="00D439F6" w:rsidRPr="00A5746B" w:rsidRDefault="00D439F6" w:rsidP="00895D64">
            <w:pPr>
              <w:jc w:val="left"/>
              <w:rPr>
                <w:rFonts w:eastAsia="Times New Roman"/>
                <w:sz w:val="20"/>
                <w:szCs w:val="20"/>
                <w:lang w:eastAsia="ru-RU"/>
              </w:rPr>
            </w:pPr>
          </w:p>
        </w:tc>
        <w:tc>
          <w:tcPr>
            <w:tcW w:w="342" w:type="pct"/>
            <w:vMerge/>
            <w:vAlign w:val="center"/>
            <w:hideMark/>
          </w:tcPr>
          <w:p w:rsidR="00D439F6" w:rsidRPr="00A5746B" w:rsidRDefault="00D439F6" w:rsidP="00895D64">
            <w:pPr>
              <w:jc w:val="left"/>
              <w:rPr>
                <w:rFonts w:eastAsia="Times New Roman"/>
                <w:sz w:val="20"/>
                <w:szCs w:val="20"/>
                <w:lang w:eastAsia="ru-RU"/>
              </w:rPr>
            </w:pPr>
          </w:p>
        </w:tc>
        <w:tc>
          <w:tcPr>
            <w:tcW w:w="398" w:type="pct"/>
            <w:vMerge/>
            <w:vAlign w:val="center"/>
            <w:hideMark/>
          </w:tcPr>
          <w:p w:rsidR="00D439F6" w:rsidRPr="00A5746B" w:rsidRDefault="00D439F6" w:rsidP="00895D64">
            <w:pPr>
              <w:jc w:val="left"/>
              <w:rPr>
                <w:rFonts w:eastAsia="Times New Roman"/>
                <w:sz w:val="20"/>
                <w:szCs w:val="20"/>
                <w:lang w:eastAsia="ru-RU"/>
              </w:rPr>
            </w:pPr>
          </w:p>
        </w:tc>
        <w:tc>
          <w:tcPr>
            <w:tcW w:w="344" w:type="pct"/>
            <w:vMerge/>
            <w:vAlign w:val="center"/>
            <w:hideMark/>
          </w:tcPr>
          <w:p w:rsidR="00D439F6" w:rsidRPr="00A5746B" w:rsidRDefault="00D439F6" w:rsidP="00895D64">
            <w:pPr>
              <w:jc w:val="left"/>
              <w:rPr>
                <w:rFonts w:eastAsia="Times New Roman"/>
                <w:sz w:val="20"/>
                <w:szCs w:val="20"/>
                <w:lang w:eastAsia="ru-RU"/>
              </w:rPr>
            </w:pPr>
          </w:p>
        </w:tc>
        <w:tc>
          <w:tcPr>
            <w:tcW w:w="374" w:type="pct"/>
            <w:vMerge/>
            <w:vAlign w:val="center"/>
            <w:hideMark/>
          </w:tcPr>
          <w:p w:rsidR="00D439F6" w:rsidRPr="00A5746B" w:rsidRDefault="00D439F6" w:rsidP="00895D64">
            <w:pPr>
              <w:jc w:val="left"/>
              <w:rPr>
                <w:rFonts w:eastAsia="Times New Roman"/>
                <w:sz w:val="20"/>
                <w:szCs w:val="20"/>
                <w:lang w:eastAsia="ru-RU"/>
              </w:rPr>
            </w:pPr>
          </w:p>
        </w:tc>
        <w:tc>
          <w:tcPr>
            <w:tcW w:w="839" w:type="pct"/>
            <w:shd w:val="clear" w:color="auto" w:fill="auto"/>
            <w:hideMark/>
          </w:tcPr>
          <w:p w:rsidR="00D439F6" w:rsidRPr="00A5746B" w:rsidRDefault="00D439F6" w:rsidP="00895D64">
            <w:pPr>
              <w:jc w:val="center"/>
              <w:rPr>
                <w:rFonts w:eastAsia="Times New Roman"/>
                <w:sz w:val="20"/>
                <w:szCs w:val="20"/>
                <w:lang w:eastAsia="ru-RU"/>
              </w:rPr>
            </w:pPr>
            <w:r w:rsidRPr="00A5746B">
              <w:rPr>
                <w:rFonts w:eastAsia="Times New Roman"/>
                <w:sz w:val="20"/>
                <w:szCs w:val="20"/>
                <w:lang w:eastAsia="ru-RU"/>
              </w:rPr>
              <w:t>Учебные учреждения</w:t>
            </w:r>
          </w:p>
        </w:tc>
        <w:tc>
          <w:tcPr>
            <w:tcW w:w="317" w:type="pct"/>
            <w:shd w:val="clear" w:color="auto" w:fill="auto"/>
            <w:noWrap/>
            <w:vAlign w:val="center"/>
            <w:hideMark/>
          </w:tcPr>
          <w:p w:rsidR="00D439F6" w:rsidRPr="00A5746B" w:rsidRDefault="00D439F6" w:rsidP="00895D64">
            <w:pPr>
              <w:jc w:val="center"/>
              <w:rPr>
                <w:rFonts w:eastAsia="Times New Roman"/>
                <w:sz w:val="20"/>
                <w:szCs w:val="20"/>
                <w:lang w:eastAsia="ru-RU"/>
              </w:rPr>
            </w:pPr>
            <w:r w:rsidRPr="00A5746B">
              <w:rPr>
                <w:rFonts w:eastAsia="Times New Roman"/>
                <w:sz w:val="20"/>
                <w:szCs w:val="20"/>
                <w:lang w:eastAsia="ru-RU"/>
              </w:rPr>
              <w:t>1</w:t>
            </w:r>
          </w:p>
        </w:tc>
      </w:tr>
      <w:tr w:rsidR="00D439F6" w:rsidRPr="00A5746B" w:rsidTr="00015674">
        <w:trPr>
          <w:cantSplit/>
        </w:trPr>
        <w:tc>
          <w:tcPr>
            <w:tcW w:w="177" w:type="pct"/>
            <w:vMerge/>
            <w:vAlign w:val="center"/>
            <w:hideMark/>
          </w:tcPr>
          <w:p w:rsidR="00D439F6" w:rsidRPr="00A5746B" w:rsidRDefault="00D439F6" w:rsidP="00895D64">
            <w:pPr>
              <w:jc w:val="left"/>
              <w:rPr>
                <w:rFonts w:eastAsia="Times New Roman"/>
                <w:sz w:val="20"/>
                <w:szCs w:val="20"/>
                <w:lang w:eastAsia="ru-RU"/>
              </w:rPr>
            </w:pPr>
          </w:p>
        </w:tc>
        <w:tc>
          <w:tcPr>
            <w:tcW w:w="438" w:type="pct"/>
            <w:vMerge/>
            <w:vAlign w:val="center"/>
            <w:hideMark/>
          </w:tcPr>
          <w:p w:rsidR="00D439F6" w:rsidRPr="00A5746B" w:rsidRDefault="00D439F6" w:rsidP="00895D64">
            <w:pPr>
              <w:jc w:val="left"/>
              <w:rPr>
                <w:rFonts w:eastAsia="Times New Roman"/>
                <w:sz w:val="20"/>
                <w:szCs w:val="20"/>
                <w:lang w:eastAsia="ru-RU"/>
              </w:rPr>
            </w:pPr>
          </w:p>
        </w:tc>
        <w:tc>
          <w:tcPr>
            <w:tcW w:w="605" w:type="pct"/>
            <w:vMerge/>
            <w:vAlign w:val="center"/>
            <w:hideMark/>
          </w:tcPr>
          <w:p w:rsidR="00D439F6" w:rsidRPr="00A5746B" w:rsidRDefault="00D439F6" w:rsidP="00895D64">
            <w:pPr>
              <w:jc w:val="left"/>
              <w:rPr>
                <w:rFonts w:eastAsia="Times New Roman"/>
                <w:sz w:val="20"/>
                <w:szCs w:val="20"/>
                <w:lang w:eastAsia="ru-RU"/>
              </w:rPr>
            </w:pPr>
          </w:p>
        </w:tc>
        <w:tc>
          <w:tcPr>
            <w:tcW w:w="419" w:type="pct"/>
            <w:vMerge/>
            <w:vAlign w:val="center"/>
            <w:hideMark/>
          </w:tcPr>
          <w:p w:rsidR="00D439F6" w:rsidRPr="00A5746B" w:rsidRDefault="00D439F6" w:rsidP="00895D64">
            <w:pPr>
              <w:jc w:val="left"/>
              <w:rPr>
                <w:rFonts w:eastAsia="Times New Roman"/>
                <w:sz w:val="20"/>
                <w:szCs w:val="20"/>
                <w:lang w:eastAsia="ru-RU"/>
              </w:rPr>
            </w:pPr>
          </w:p>
        </w:tc>
        <w:tc>
          <w:tcPr>
            <w:tcW w:w="372" w:type="pct"/>
            <w:vMerge/>
            <w:vAlign w:val="center"/>
            <w:hideMark/>
          </w:tcPr>
          <w:p w:rsidR="00D439F6" w:rsidRPr="00A5746B" w:rsidRDefault="00D439F6" w:rsidP="00895D64">
            <w:pPr>
              <w:jc w:val="left"/>
              <w:rPr>
                <w:rFonts w:eastAsia="Times New Roman"/>
                <w:sz w:val="20"/>
                <w:szCs w:val="20"/>
                <w:lang w:eastAsia="ru-RU"/>
              </w:rPr>
            </w:pPr>
          </w:p>
        </w:tc>
        <w:tc>
          <w:tcPr>
            <w:tcW w:w="375" w:type="pct"/>
            <w:vMerge/>
            <w:vAlign w:val="center"/>
            <w:hideMark/>
          </w:tcPr>
          <w:p w:rsidR="00D439F6" w:rsidRPr="00A5746B" w:rsidRDefault="00D439F6" w:rsidP="00895D64">
            <w:pPr>
              <w:jc w:val="left"/>
              <w:rPr>
                <w:rFonts w:eastAsia="Times New Roman"/>
                <w:sz w:val="20"/>
                <w:szCs w:val="20"/>
                <w:lang w:eastAsia="ru-RU"/>
              </w:rPr>
            </w:pPr>
          </w:p>
        </w:tc>
        <w:tc>
          <w:tcPr>
            <w:tcW w:w="342" w:type="pct"/>
            <w:vMerge/>
            <w:vAlign w:val="center"/>
            <w:hideMark/>
          </w:tcPr>
          <w:p w:rsidR="00D439F6" w:rsidRPr="00A5746B" w:rsidRDefault="00D439F6" w:rsidP="00895D64">
            <w:pPr>
              <w:jc w:val="left"/>
              <w:rPr>
                <w:rFonts w:eastAsia="Times New Roman"/>
                <w:sz w:val="20"/>
                <w:szCs w:val="20"/>
                <w:lang w:eastAsia="ru-RU"/>
              </w:rPr>
            </w:pPr>
          </w:p>
        </w:tc>
        <w:tc>
          <w:tcPr>
            <w:tcW w:w="398" w:type="pct"/>
            <w:vMerge/>
            <w:vAlign w:val="center"/>
            <w:hideMark/>
          </w:tcPr>
          <w:p w:rsidR="00D439F6" w:rsidRPr="00A5746B" w:rsidRDefault="00D439F6" w:rsidP="00895D64">
            <w:pPr>
              <w:jc w:val="left"/>
              <w:rPr>
                <w:rFonts w:eastAsia="Times New Roman"/>
                <w:sz w:val="20"/>
                <w:szCs w:val="20"/>
                <w:lang w:eastAsia="ru-RU"/>
              </w:rPr>
            </w:pPr>
          </w:p>
        </w:tc>
        <w:tc>
          <w:tcPr>
            <w:tcW w:w="344" w:type="pct"/>
            <w:vMerge/>
            <w:vAlign w:val="center"/>
            <w:hideMark/>
          </w:tcPr>
          <w:p w:rsidR="00D439F6" w:rsidRPr="00A5746B" w:rsidRDefault="00D439F6" w:rsidP="00895D64">
            <w:pPr>
              <w:jc w:val="left"/>
              <w:rPr>
                <w:rFonts w:eastAsia="Times New Roman"/>
                <w:sz w:val="20"/>
                <w:szCs w:val="20"/>
                <w:lang w:eastAsia="ru-RU"/>
              </w:rPr>
            </w:pPr>
          </w:p>
        </w:tc>
        <w:tc>
          <w:tcPr>
            <w:tcW w:w="374" w:type="pct"/>
            <w:vMerge/>
            <w:vAlign w:val="center"/>
            <w:hideMark/>
          </w:tcPr>
          <w:p w:rsidR="00D439F6" w:rsidRPr="00A5746B" w:rsidRDefault="00D439F6" w:rsidP="00895D64">
            <w:pPr>
              <w:jc w:val="left"/>
              <w:rPr>
                <w:rFonts w:eastAsia="Times New Roman"/>
                <w:sz w:val="20"/>
                <w:szCs w:val="20"/>
                <w:lang w:eastAsia="ru-RU"/>
              </w:rPr>
            </w:pPr>
          </w:p>
        </w:tc>
        <w:tc>
          <w:tcPr>
            <w:tcW w:w="839" w:type="pct"/>
            <w:shd w:val="clear" w:color="auto" w:fill="auto"/>
            <w:hideMark/>
          </w:tcPr>
          <w:p w:rsidR="00D439F6" w:rsidRPr="00A5746B" w:rsidRDefault="00D439F6" w:rsidP="00895D64">
            <w:pPr>
              <w:jc w:val="center"/>
              <w:rPr>
                <w:rFonts w:eastAsia="Times New Roman"/>
                <w:sz w:val="20"/>
                <w:szCs w:val="20"/>
                <w:lang w:eastAsia="ru-RU"/>
              </w:rPr>
            </w:pPr>
            <w:r w:rsidRPr="00A5746B">
              <w:rPr>
                <w:rFonts w:eastAsia="Times New Roman"/>
                <w:sz w:val="20"/>
                <w:szCs w:val="20"/>
                <w:lang w:eastAsia="ru-RU"/>
              </w:rPr>
              <w:t>Лечебные</w:t>
            </w:r>
            <w:r w:rsidR="003F3107" w:rsidRPr="00A5746B">
              <w:rPr>
                <w:rFonts w:eastAsia="Times New Roman"/>
                <w:sz w:val="20"/>
                <w:szCs w:val="20"/>
                <w:lang w:eastAsia="ru-RU"/>
              </w:rPr>
              <w:t xml:space="preserve"> </w:t>
            </w:r>
            <w:r w:rsidRPr="00A5746B">
              <w:rPr>
                <w:rFonts w:eastAsia="Times New Roman"/>
                <w:sz w:val="20"/>
                <w:szCs w:val="20"/>
                <w:lang w:eastAsia="ru-RU"/>
              </w:rPr>
              <w:t>учреждения</w:t>
            </w:r>
          </w:p>
        </w:tc>
        <w:tc>
          <w:tcPr>
            <w:tcW w:w="317" w:type="pct"/>
            <w:shd w:val="clear" w:color="auto" w:fill="auto"/>
            <w:noWrap/>
            <w:vAlign w:val="center"/>
            <w:hideMark/>
          </w:tcPr>
          <w:p w:rsidR="00D439F6" w:rsidRPr="00A5746B" w:rsidRDefault="00D439F6" w:rsidP="00895D64">
            <w:pPr>
              <w:jc w:val="center"/>
              <w:rPr>
                <w:rFonts w:eastAsia="Times New Roman"/>
                <w:sz w:val="20"/>
                <w:szCs w:val="20"/>
                <w:lang w:eastAsia="ru-RU"/>
              </w:rPr>
            </w:pPr>
            <w:r w:rsidRPr="00A5746B">
              <w:rPr>
                <w:rFonts w:eastAsia="Times New Roman"/>
                <w:sz w:val="20"/>
                <w:szCs w:val="20"/>
                <w:lang w:eastAsia="ru-RU"/>
              </w:rPr>
              <w:t> </w:t>
            </w:r>
          </w:p>
        </w:tc>
      </w:tr>
      <w:tr w:rsidR="00D439F6" w:rsidRPr="00A5746B" w:rsidTr="00015674">
        <w:trPr>
          <w:cantSplit/>
        </w:trPr>
        <w:tc>
          <w:tcPr>
            <w:tcW w:w="177" w:type="pct"/>
            <w:vMerge/>
            <w:vAlign w:val="center"/>
            <w:hideMark/>
          </w:tcPr>
          <w:p w:rsidR="00D439F6" w:rsidRPr="00A5746B" w:rsidRDefault="00D439F6" w:rsidP="00895D64">
            <w:pPr>
              <w:jc w:val="left"/>
              <w:rPr>
                <w:rFonts w:eastAsia="Times New Roman"/>
                <w:sz w:val="20"/>
                <w:szCs w:val="20"/>
                <w:lang w:eastAsia="ru-RU"/>
              </w:rPr>
            </w:pPr>
          </w:p>
        </w:tc>
        <w:tc>
          <w:tcPr>
            <w:tcW w:w="438" w:type="pct"/>
            <w:vMerge/>
            <w:vAlign w:val="center"/>
            <w:hideMark/>
          </w:tcPr>
          <w:p w:rsidR="00D439F6" w:rsidRPr="00A5746B" w:rsidRDefault="00D439F6" w:rsidP="00895D64">
            <w:pPr>
              <w:jc w:val="left"/>
              <w:rPr>
                <w:rFonts w:eastAsia="Times New Roman"/>
                <w:sz w:val="20"/>
                <w:szCs w:val="20"/>
                <w:lang w:eastAsia="ru-RU"/>
              </w:rPr>
            </w:pPr>
          </w:p>
        </w:tc>
        <w:tc>
          <w:tcPr>
            <w:tcW w:w="605" w:type="pct"/>
            <w:vMerge/>
            <w:vAlign w:val="center"/>
            <w:hideMark/>
          </w:tcPr>
          <w:p w:rsidR="00D439F6" w:rsidRPr="00A5746B" w:rsidRDefault="00D439F6" w:rsidP="00895D64">
            <w:pPr>
              <w:jc w:val="left"/>
              <w:rPr>
                <w:rFonts w:eastAsia="Times New Roman"/>
                <w:sz w:val="20"/>
                <w:szCs w:val="20"/>
                <w:lang w:eastAsia="ru-RU"/>
              </w:rPr>
            </w:pPr>
          </w:p>
        </w:tc>
        <w:tc>
          <w:tcPr>
            <w:tcW w:w="419" w:type="pct"/>
            <w:vMerge/>
            <w:vAlign w:val="center"/>
            <w:hideMark/>
          </w:tcPr>
          <w:p w:rsidR="00D439F6" w:rsidRPr="00A5746B" w:rsidRDefault="00D439F6" w:rsidP="00895D64">
            <w:pPr>
              <w:jc w:val="left"/>
              <w:rPr>
                <w:rFonts w:eastAsia="Times New Roman"/>
                <w:sz w:val="20"/>
                <w:szCs w:val="20"/>
                <w:lang w:eastAsia="ru-RU"/>
              </w:rPr>
            </w:pPr>
          </w:p>
        </w:tc>
        <w:tc>
          <w:tcPr>
            <w:tcW w:w="372" w:type="pct"/>
            <w:vMerge/>
            <w:vAlign w:val="center"/>
            <w:hideMark/>
          </w:tcPr>
          <w:p w:rsidR="00D439F6" w:rsidRPr="00A5746B" w:rsidRDefault="00D439F6" w:rsidP="00895D64">
            <w:pPr>
              <w:jc w:val="left"/>
              <w:rPr>
                <w:rFonts w:eastAsia="Times New Roman"/>
                <w:sz w:val="20"/>
                <w:szCs w:val="20"/>
                <w:lang w:eastAsia="ru-RU"/>
              </w:rPr>
            </w:pPr>
          </w:p>
        </w:tc>
        <w:tc>
          <w:tcPr>
            <w:tcW w:w="375" w:type="pct"/>
            <w:vMerge/>
            <w:vAlign w:val="center"/>
            <w:hideMark/>
          </w:tcPr>
          <w:p w:rsidR="00D439F6" w:rsidRPr="00A5746B" w:rsidRDefault="00D439F6" w:rsidP="00895D64">
            <w:pPr>
              <w:jc w:val="left"/>
              <w:rPr>
                <w:rFonts w:eastAsia="Times New Roman"/>
                <w:sz w:val="20"/>
                <w:szCs w:val="20"/>
                <w:lang w:eastAsia="ru-RU"/>
              </w:rPr>
            </w:pPr>
          </w:p>
        </w:tc>
        <w:tc>
          <w:tcPr>
            <w:tcW w:w="342" w:type="pct"/>
            <w:vMerge/>
            <w:vAlign w:val="center"/>
            <w:hideMark/>
          </w:tcPr>
          <w:p w:rsidR="00D439F6" w:rsidRPr="00A5746B" w:rsidRDefault="00D439F6" w:rsidP="00895D64">
            <w:pPr>
              <w:jc w:val="left"/>
              <w:rPr>
                <w:rFonts w:eastAsia="Times New Roman"/>
                <w:sz w:val="20"/>
                <w:szCs w:val="20"/>
                <w:lang w:eastAsia="ru-RU"/>
              </w:rPr>
            </w:pPr>
          </w:p>
        </w:tc>
        <w:tc>
          <w:tcPr>
            <w:tcW w:w="398" w:type="pct"/>
            <w:vMerge/>
            <w:vAlign w:val="center"/>
            <w:hideMark/>
          </w:tcPr>
          <w:p w:rsidR="00D439F6" w:rsidRPr="00A5746B" w:rsidRDefault="00D439F6" w:rsidP="00895D64">
            <w:pPr>
              <w:jc w:val="left"/>
              <w:rPr>
                <w:rFonts w:eastAsia="Times New Roman"/>
                <w:sz w:val="20"/>
                <w:szCs w:val="20"/>
                <w:lang w:eastAsia="ru-RU"/>
              </w:rPr>
            </w:pPr>
          </w:p>
        </w:tc>
        <w:tc>
          <w:tcPr>
            <w:tcW w:w="344" w:type="pct"/>
            <w:vMerge/>
            <w:vAlign w:val="center"/>
            <w:hideMark/>
          </w:tcPr>
          <w:p w:rsidR="00D439F6" w:rsidRPr="00A5746B" w:rsidRDefault="00D439F6" w:rsidP="00895D64">
            <w:pPr>
              <w:jc w:val="left"/>
              <w:rPr>
                <w:rFonts w:eastAsia="Times New Roman"/>
                <w:sz w:val="20"/>
                <w:szCs w:val="20"/>
                <w:lang w:eastAsia="ru-RU"/>
              </w:rPr>
            </w:pPr>
          </w:p>
        </w:tc>
        <w:tc>
          <w:tcPr>
            <w:tcW w:w="374" w:type="pct"/>
            <w:vMerge/>
            <w:vAlign w:val="center"/>
            <w:hideMark/>
          </w:tcPr>
          <w:p w:rsidR="00D439F6" w:rsidRPr="00A5746B" w:rsidRDefault="00D439F6" w:rsidP="00895D64">
            <w:pPr>
              <w:jc w:val="left"/>
              <w:rPr>
                <w:rFonts w:eastAsia="Times New Roman"/>
                <w:sz w:val="20"/>
                <w:szCs w:val="20"/>
                <w:lang w:eastAsia="ru-RU"/>
              </w:rPr>
            </w:pPr>
          </w:p>
        </w:tc>
        <w:tc>
          <w:tcPr>
            <w:tcW w:w="839" w:type="pct"/>
            <w:shd w:val="clear" w:color="auto" w:fill="auto"/>
            <w:hideMark/>
          </w:tcPr>
          <w:p w:rsidR="00D439F6" w:rsidRPr="00A5746B" w:rsidRDefault="00D439F6" w:rsidP="00895D64">
            <w:pPr>
              <w:jc w:val="center"/>
              <w:rPr>
                <w:rFonts w:eastAsia="Times New Roman"/>
                <w:sz w:val="20"/>
                <w:szCs w:val="20"/>
                <w:lang w:eastAsia="ru-RU"/>
              </w:rPr>
            </w:pPr>
            <w:r w:rsidRPr="00A5746B">
              <w:rPr>
                <w:rFonts w:eastAsia="Times New Roman"/>
                <w:sz w:val="20"/>
                <w:szCs w:val="20"/>
                <w:lang w:eastAsia="ru-RU"/>
              </w:rPr>
              <w:t>Здания соцкультбыта</w:t>
            </w:r>
          </w:p>
        </w:tc>
        <w:tc>
          <w:tcPr>
            <w:tcW w:w="317" w:type="pct"/>
            <w:shd w:val="clear" w:color="auto" w:fill="auto"/>
            <w:noWrap/>
            <w:vAlign w:val="center"/>
            <w:hideMark/>
          </w:tcPr>
          <w:p w:rsidR="00D439F6" w:rsidRPr="00A5746B" w:rsidRDefault="00D439F6" w:rsidP="00895D64">
            <w:pPr>
              <w:jc w:val="center"/>
              <w:rPr>
                <w:rFonts w:eastAsia="Times New Roman"/>
                <w:sz w:val="20"/>
                <w:szCs w:val="20"/>
                <w:lang w:eastAsia="ru-RU"/>
              </w:rPr>
            </w:pPr>
            <w:r w:rsidRPr="00A5746B">
              <w:rPr>
                <w:rFonts w:eastAsia="Times New Roman"/>
                <w:sz w:val="20"/>
                <w:szCs w:val="20"/>
                <w:lang w:eastAsia="ru-RU"/>
              </w:rPr>
              <w:t> </w:t>
            </w:r>
          </w:p>
        </w:tc>
      </w:tr>
      <w:tr w:rsidR="00D439F6" w:rsidRPr="00A5746B" w:rsidTr="00015674">
        <w:trPr>
          <w:cantSplit/>
        </w:trPr>
        <w:tc>
          <w:tcPr>
            <w:tcW w:w="177" w:type="pct"/>
            <w:vMerge/>
            <w:vAlign w:val="center"/>
            <w:hideMark/>
          </w:tcPr>
          <w:p w:rsidR="00D439F6" w:rsidRPr="00A5746B" w:rsidRDefault="00D439F6" w:rsidP="00895D64">
            <w:pPr>
              <w:jc w:val="left"/>
              <w:rPr>
                <w:rFonts w:eastAsia="Times New Roman"/>
                <w:sz w:val="20"/>
                <w:szCs w:val="20"/>
                <w:lang w:eastAsia="ru-RU"/>
              </w:rPr>
            </w:pPr>
          </w:p>
        </w:tc>
        <w:tc>
          <w:tcPr>
            <w:tcW w:w="438" w:type="pct"/>
            <w:vMerge/>
            <w:vAlign w:val="center"/>
            <w:hideMark/>
          </w:tcPr>
          <w:p w:rsidR="00D439F6" w:rsidRPr="00A5746B" w:rsidRDefault="00D439F6" w:rsidP="00895D64">
            <w:pPr>
              <w:jc w:val="left"/>
              <w:rPr>
                <w:rFonts w:eastAsia="Times New Roman"/>
                <w:sz w:val="20"/>
                <w:szCs w:val="20"/>
                <w:lang w:eastAsia="ru-RU"/>
              </w:rPr>
            </w:pPr>
          </w:p>
        </w:tc>
        <w:tc>
          <w:tcPr>
            <w:tcW w:w="605" w:type="pct"/>
            <w:vMerge/>
            <w:vAlign w:val="center"/>
            <w:hideMark/>
          </w:tcPr>
          <w:p w:rsidR="00D439F6" w:rsidRPr="00A5746B" w:rsidRDefault="00D439F6" w:rsidP="00895D64">
            <w:pPr>
              <w:jc w:val="left"/>
              <w:rPr>
                <w:rFonts w:eastAsia="Times New Roman"/>
                <w:sz w:val="20"/>
                <w:szCs w:val="20"/>
                <w:lang w:eastAsia="ru-RU"/>
              </w:rPr>
            </w:pPr>
          </w:p>
        </w:tc>
        <w:tc>
          <w:tcPr>
            <w:tcW w:w="419" w:type="pct"/>
            <w:vMerge/>
            <w:vAlign w:val="center"/>
            <w:hideMark/>
          </w:tcPr>
          <w:p w:rsidR="00D439F6" w:rsidRPr="00A5746B" w:rsidRDefault="00D439F6" w:rsidP="00895D64">
            <w:pPr>
              <w:jc w:val="left"/>
              <w:rPr>
                <w:rFonts w:eastAsia="Times New Roman"/>
                <w:sz w:val="20"/>
                <w:szCs w:val="20"/>
                <w:lang w:eastAsia="ru-RU"/>
              </w:rPr>
            </w:pPr>
          </w:p>
        </w:tc>
        <w:tc>
          <w:tcPr>
            <w:tcW w:w="372" w:type="pct"/>
            <w:vMerge/>
            <w:vAlign w:val="center"/>
            <w:hideMark/>
          </w:tcPr>
          <w:p w:rsidR="00D439F6" w:rsidRPr="00A5746B" w:rsidRDefault="00D439F6" w:rsidP="00895D64">
            <w:pPr>
              <w:jc w:val="left"/>
              <w:rPr>
                <w:rFonts w:eastAsia="Times New Roman"/>
                <w:sz w:val="20"/>
                <w:szCs w:val="20"/>
                <w:lang w:eastAsia="ru-RU"/>
              </w:rPr>
            </w:pPr>
          </w:p>
        </w:tc>
        <w:tc>
          <w:tcPr>
            <w:tcW w:w="375" w:type="pct"/>
            <w:vMerge/>
            <w:vAlign w:val="center"/>
            <w:hideMark/>
          </w:tcPr>
          <w:p w:rsidR="00D439F6" w:rsidRPr="00A5746B" w:rsidRDefault="00D439F6" w:rsidP="00895D64">
            <w:pPr>
              <w:jc w:val="left"/>
              <w:rPr>
                <w:rFonts w:eastAsia="Times New Roman"/>
                <w:sz w:val="20"/>
                <w:szCs w:val="20"/>
                <w:lang w:eastAsia="ru-RU"/>
              </w:rPr>
            </w:pPr>
          </w:p>
        </w:tc>
        <w:tc>
          <w:tcPr>
            <w:tcW w:w="342" w:type="pct"/>
            <w:vMerge/>
            <w:vAlign w:val="center"/>
            <w:hideMark/>
          </w:tcPr>
          <w:p w:rsidR="00D439F6" w:rsidRPr="00A5746B" w:rsidRDefault="00D439F6" w:rsidP="00895D64">
            <w:pPr>
              <w:jc w:val="left"/>
              <w:rPr>
                <w:rFonts w:eastAsia="Times New Roman"/>
                <w:sz w:val="20"/>
                <w:szCs w:val="20"/>
                <w:lang w:eastAsia="ru-RU"/>
              </w:rPr>
            </w:pPr>
          </w:p>
        </w:tc>
        <w:tc>
          <w:tcPr>
            <w:tcW w:w="398" w:type="pct"/>
            <w:vMerge/>
            <w:vAlign w:val="center"/>
            <w:hideMark/>
          </w:tcPr>
          <w:p w:rsidR="00D439F6" w:rsidRPr="00A5746B" w:rsidRDefault="00D439F6" w:rsidP="00895D64">
            <w:pPr>
              <w:jc w:val="left"/>
              <w:rPr>
                <w:rFonts w:eastAsia="Times New Roman"/>
                <w:sz w:val="20"/>
                <w:szCs w:val="20"/>
                <w:lang w:eastAsia="ru-RU"/>
              </w:rPr>
            </w:pPr>
          </w:p>
        </w:tc>
        <w:tc>
          <w:tcPr>
            <w:tcW w:w="344" w:type="pct"/>
            <w:vMerge/>
            <w:vAlign w:val="center"/>
            <w:hideMark/>
          </w:tcPr>
          <w:p w:rsidR="00D439F6" w:rsidRPr="00A5746B" w:rsidRDefault="00D439F6" w:rsidP="00895D64">
            <w:pPr>
              <w:jc w:val="left"/>
              <w:rPr>
                <w:rFonts w:eastAsia="Times New Roman"/>
                <w:sz w:val="20"/>
                <w:szCs w:val="20"/>
                <w:lang w:eastAsia="ru-RU"/>
              </w:rPr>
            </w:pPr>
          </w:p>
        </w:tc>
        <w:tc>
          <w:tcPr>
            <w:tcW w:w="374" w:type="pct"/>
            <w:vMerge/>
            <w:vAlign w:val="center"/>
            <w:hideMark/>
          </w:tcPr>
          <w:p w:rsidR="00D439F6" w:rsidRPr="00A5746B" w:rsidRDefault="00D439F6" w:rsidP="00895D64">
            <w:pPr>
              <w:jc w:val="left"/>
              <w:rPr>
                <w:rFonts w:eastAsia="Times New Roman"/>
                <w:sz w:val="20"/>
                <w:szCs w:val="20"/>
                <w:lang w:eastAsia="ru-RU"/>
              </w:rPr>
            </w:pPr>
          </w:p>
        </w:tc>
        <w:tc>
          <w:tcPr>
            <w:tcW w:w="839" w:type="pct"/>
            <w:shd w:val="clear" w:color="auto" w:fill="auto"/>
            <w:hideMark/>
          </w:tcPr>
          <w:p w:rsidR="00D439F6" w:rsidRPr="00A5746B" w:rsidRDefault="00D439F6" w:rsidP="00895D64">
            <w:pPr>
              <w:jc w:val="center"/>
              <w:rPr>
                <w:rFonts w:eastAsia="Times New Roman"/>
                <w:sz w:val="20"/>
                <w:szCs w:val="20"/>
                <w:lang w:eastAsia="ru-RU"/>
              </w:rPr>
            </w:pPr>
            <w:r w:rsidRPr="00A5746B">
              <w:rPr>
                <w:rFonts w:eastAsia="Times New Roman"/>
                <w:sz w:val="20"/>
                <w:szCs w:val="20"/>
                <w:lang w:eastAsia="ru-RU"/>
              </w:rPr>
              <w:t xml:space="preserve"> Прочие</w:t>
            </w:r>
          </w:p>
        </w:tc>
        <w:tc>
          <w:tcPr>
            <w:tcW w:w="317" w:type="pct"/>
            <w:shd w:val="clear" w:color="auto" w:fill="auto"/>
            <w:noWrap/>
            <w:vAlign w:val="center"/>
            <w:hideMark/>
          </w:tcPr>
          <w:p w:rsidR="00D439F6" w:rsidRPr="00A5746B" w:rsidRDefault="00D439F6" w:rsidP="00895D64">
            <w:pPr>
              <w:jc w:val="center"/>
              <w:rPr>
                <w:rFonts w:eastAsia="Times New Roman"/>
                <w:sz w:val="20"/>
                <w:szCs w:val="20"/>
                <w:lang w:eastAsia="ru-RU"/>
              </w:rPr>
            </w:pPr>
            <w:r w:rsidRPr="00A5746B">
              <w:rPr>
                <w:rFonts w:eastAsia="Times New Roman"/>
                <w:sz w:val="20"/>
                <w:szCs w:val="20"/>
                <w:lang w:eastAsia="ru-RU"/>
              </w:rPr>
              <w:t> </w:t>
            </w:r>
          </w:p>
        </w:tc>
      </w:tr>
      <w:tr w:rsidR="00D439F6" w:rsidRPr="00A5746B" w:rsidTr="00015674">
        <w:trPr>
          <w:cantSplit/>
        </w:trPr>
        <w:tc>
          <w:tcPr>
            <w:tcW w:w="177" w:type="pct"/>
            <w:vMerge w:val="restart"/>
            <w:shd w:val="clear" w:color="auto" w:fill="auto"/>
            <w:noWrap/>
            <w:vAlign w:val="center"/>
            <w:hideMark/>
          </w:tcPr>
          <w:p w:rsidR="00D439F6" w:rsidRPr="00A5746B" w:rsidRDefault="00D439F6" w:rsidP="00895D64">
            <w:pPr>
              <w:jc w:val="center"/>
              <w:rPr>
                <w:rFonts w:eastAsia="Times New Roman"/>
                <w:sz w:val="20"/>
                <w:szCs w:val="20"/>
                <w:lang w:eastAsia="ru-RU"/>
              </w:rPr>
            </w:pPr>
            <w:r w:rsidRPr="00A5746B">
              <w:rPr>
                <w:rFonts w:eastAsia="Times New Roman"/>
                <w:sz w:val="20"/>
                <w:szCs w:val="20"/>
                <w:lang w:eastAsia="ru-RU"/>
              </w:rPr>
              <w:t>2</w:t>
            </w:r>
          </w:p>
        </w:tc>
        <w:tc>
          <w:tcPr>
            <w:tcW w:w="438" w:type="pct"/>
            <w:vMerge w:val="restart"/>
            <w:shd w:val="clear" w:color="000000" w:fill="FFC000"/>
            <w:vAlign w:val="center"/>
            <w:hideMark/>
          </w:tcPr>
          <w:p w:rsidR="00D439F6" w:rsidRPr="00A5746B" w:rsidRDefault="00D439F6" w:rsidP="00895D64">
            <w:pPr>
              <w:jc w:val="center"/>
              <w:rPr>
                <w:rFonts w:eastAsia="Times New Roman"/>
                <w:sz w:val="20"/>
                <w:szCs w:val="20"/>
                <w:lang w:eastAsia="ru-RU"/>
              </w:rPr>
            </w:pPr>
            <w:r w:rsidRPr="00A5746B">
              <w:rPr>
                <w:rFonts w:eastAsia="Times New Roman"/>
                <w:sz w:val="20"/>
                <w:szCs w:val="20"/>
                <w:lang w:eastAsia="ru-RU"/>
              </w:rPr>
              <w:t>п.Яр, ул.им.Н.Перевощикова, 13</w:t>
            </w:r>
          </w:p>
        </w:tc>
        <w:tc>
          <w:tcPr>
            <w:tcW w:w="605" w:type="pct"/>
            <w:vMerge w:val="restart"/>
            <w:shd w:val="clear" w:color="auto" w:fill="auto"/>
            <w:vAlign w:val="center"/>
            <w:hideMark/>
          </w:tcPr>
          <w:p w:rsidR="00D439F6" w:rsidRPr="00A5746B" w:rsidRDefault="00D439F6" w:rsidP="00895D64">
            <w:pPr>
              <w:jc w:val="center"/>
              <w:rPr>
                <w:rFonts w:eastAsia="Times New Roman"/>
                <w:sz w:val="20"/>
                <w:szCs w:val="20"/>
                <w:lang w:eastAsia="ru-RU"/>
              </w:rPr>
            </w:pPr>
            <w:r w:rsidRPr="00A5746B">
              <w:rPr>
                <w:rFonts w:eastAsia="Times New Roman"/>
                <w:sz w:val="20"/>
                <w:szCs w:val="20"/>
                <w:lang w:eastAsia="ru-RU"/>
              </w:rPr>
              <w:t>закрепленная на праве оперативн</w:t>
            </w:r>
            <w:r w:rsidRPr="00A5746B">
              <w:rPr>
                <w:rFonts w:eastAsia="Times New Roman"/>
                <w:sz w:val="20"/>
                <w:szCs w:val="20"/>
                <w:lang w:eastAsia="ru-RU"/>
              </w:rPr>
              <w:t>о</w:t>
            </w:r>
            <w:r w:rsidRPr="00A5746B">
              <w:rPr>
                <w:rFonts w:eastAsia="Times New Roman"/>
                <w:sz w:val="20"/>
                <w:szCs w:val="20"/>
                <w:lang w:eastAsia="ru-RU"/>
              </w:rPr>
              <w:t>го управления за МБДОУ Ярский детский сад №1 (ООО ДОМЭК</w:t>
            </w:r>
            <w:r w:rsidRPr="00A5746B">
              <w:rPr>
                <w:rFonts w:eastAsia="Times New Roman"/>
                <w:sz w:val="20"/>
                <w:szCs w:val="20"/>
                <w:lang w:eastAsia="ru-RU"/>
              </w:rPr>
              <w:t>С</w:t>
            </w:r>
            <w:r w:rsidRPr="00A5746B">
              <w:rPr>
                <w:rFonts w:eastAsia="Times New Roman"/>
                <w:sz w:val="20"/>
                <w:szCs w:val="20"/>
                <w:lang w:eastAsia="ru-RU"/>
              </w:rPr>
              <w:t>ПЕРТ)</w:t>
            </w:r>
          </w:p>
        </w:tc>
        <w:tc>
          <w:tcPr>
            <w:tcW w:w="419" w:type="pct"/>
            <w:vMerge w:val="restart"/>
            <w:shd w:val="clear" w:color="auto" w:fill="auto"/>
            <w:vAlign w:val="center"/>
            <w:hideMark/>
          </w:tcPr>
          <w:p w:rsidR="00D439F6" w:rsidRPr="00A5746B" w:rsidRDefault="00D439F6" w:rsidP="00895D64">
            <w:pPr>
              <w:jc w:val="center"/>
              <w:rPr>
                <w:rFonts w:eastAsia="Times New Roman"/>
                <w:sz w:val="20"/>
                <w:szCs w:val="20"/>
                <w:lang w:eastAsia="ru-RU"/>
              </w:rPr>
            </w:pPr>
            <w:r w:rsidRPr="00A5746B">
              <w:rPr>
                <w:rFonts w:eastAsia="Times New Roman"/>
                <w:sz w:val="20"/>
                <w:szCs w:val="20"/>
                <w:lang w:eastAsia="ru-RU"/>
              </w:rPr>
              <w:t>2015</w:t>
            </w:r>
          </w:p>
        </w:tc>
        <w:tc>
          <w:tcPr>
            <w:tcW w:w="372" w:type="pct"/>
            <w:vMerge w:val="restart"/>
            <w:shd w:val="clear" w:color="auto" w:fill="auto"/>
            <w:vAlign w:val="center"/>
            <w:hideMark/>
          </w:tcPr>
          <w:p w:rsidR="00D439F6" w:rsidRPr="00A5746B" w:rsidRDefault="00D439F6" w:rsidP="00895D64">
            <w:pPr>
              <w:jc w:val="center"/>
              <w:rPr>
                <w:rFonts w:eastAsia="Times New Roman"/>
                <w:sz w:val="20"/>
                <w:szCs w:val="20"/>
                <w:lang w:eastAsia="ru-RU"/>
              </w:rPr>
            </w:pPr>
            <w:r w:rsidRPr="00A5746B">
              <w:rPr>
                <w:rFonts w:eastAsia="Times New Roman"/>
                <w:sz w:val="20"/>
                <w:szCs w:val="20"/>
                <w:lang w:eastAsia="ru-RU"/>
              </w:rPr>
              <w:t>-</w:t>
            </w:r>
          </w:p>
        </w:tc>
        <w:tc>
          <w:tcPr>
            <w:tcW w:w="375" w:type="pct"/>
            <w:vMerge w:val="restart"/>
            <w:shd w:val="clear" w:color="auto" w:fill="auto"/>
            <w:vAlign w:val="center"/>
            <w:hideMark/>
          </w:tcPr>
          <w:p w:rsidR="00D439F6" w:rsidRPr="00A5746B" w:rsidRDefault="00D439F6" w:rsidP="00895D64">
            <w:pPr>
              <w:jc w:val="center"/>
              <w:rPr>
                <w:rFonts w:eastAsia="Times New Roman"/>
                <w:sz w:val="20"/>
                <w:szCs w:val="20"/>
                <w:lang w:eastAsia="ru-RU"/>
              </w:rPr>
            </w:pPr>
            <w:r w:rsidRPr="00A5746B">
              <w:rPr>
                <w:rFonts w:eastAsia="Times New Roman"/>
                <w:sz w:val="20"/>
                <w:szCs w:val="20"/>
                <w:lang w:eastAsia="ru-RU"/>
              </w:rPr>
              <w:t>0,25</w:t>
            </w:r>
          </w:p>
        </w:tc>
        <w:tc>
          <w:tcPr>
            <w:tcW w:w="342" w:type="pct"/>
            <w:vMerge w:val="restart"/>
            <w:shd w:val="clear" w:color="auto" w:fill="auto"/>
            <w:vAlign w:val="center"/>
            <w:hideMark/>
          </w:tcPr>
          <w:p w:rsidR="00D439F6" w:rsidRPr="00A5746B" w:rsidRDefault="00D439F6" w:rsidP="00895D64">
            <w:pPr>
              <w:jc w:val="center"/>
              <w:rPr>
                <w:rFonts w:eastAsia="Times New Roman"/>
                <w:sz w:val="20"/>
                <w:szCs w:val="20"/>
                <w:lang w:eastAsia="ru-RU"/>
              </w:rPr>
            </w:pPr>
            <w:r w:rsidRPr="00A5746B">
              <w:rPr>
                <w:rFonts w:eastAsia="Times New Roman"/>
                <w:sz w:val="20"/>
                <w:szCs w:val="20"/>
                <w:lang w:eastAsia="ru-RU"/>
              </w:rPr>
              <w:t>0,213</w:t>
            </w:r>
          </w:p>
        </w:tc>
        <w:tc>
          <w:tcPr>
            <w:tcW w:w="398" w:type="pct"/>
            <w:vMerge w:val="restart"/>
            <w:shd w:val="clear" w:color="auto" w:fill="auto"/>
            <w:vAlign w:val="center"/>
            <w:hideMark/>
          </w:tcPr>
          <w:p w:rsidR="00D439F6" w:rsidRPr="00A5746B" w:rsidRDefault="00D439F6" w:rsidP="00895D64">
            <w:pPr>
              <w:jc w:val="center"/>
              <w:rPr>
                <w:rFonts w:eastAsia="Times New Roman"/>
                <w:sz w:val="20"/>
                <w:szCs w:val="20"/>
                <w:lang w:eastAsia="ru-RU"/>
              </w:rPr>
            </w:pPr>
            <w:r w:rsidRPr="00A5746B">
              <w:rPr>
                <w:rFonts w:eastAsia="Times New Roman"/>
                <w:sz w:val="20"/>
                <w:szCs w:val="20"/>
                <w:lang w:eastAsia="ru-RU"/>
              </w:rPr>
              <w:t>компле</w:t>
            </w:r>
            <w:r w:rsidRPr="00A5746B">
              <w:rPr>
                <w:rFonts w:eastAsia="Times New Roman"/>
                <w:sz w:val="20"/>
                <w:szCs w:val="20"/>
                <w:lang w:eastAsia="ru-RU"/>
              </w:rPr>
              <w:t>к</w:t>
            </w:r>
            <w:r w:rsidRPr="00A5746B">
              <w:rPr>
                <w:rFonts w:eastAsia="Times New Roman"/>
                <w:sz w:val="20"/>
                <w:szCs w:val="20"/>
                <w:lang w:eastAsia="ru-RU"/>
              </w:rPr>
              <w:t>сон</w:t>
            </w:r>
          </w:p>
        </w:tc>
        <w:tc>
          <w:tcPr>
            <w:tcW w:w="344" w:type="pct"/>
            <w:vMerge w:val="restart"/>
            <w:shd w:val="clear" w:color="auto" w:fill="auto"/>
            <w:vAlign w:val="center"/>
            <w:hideMark/>
          </w:tcPr>
          <w:p w:rsidR="00D439F6" w:rsidRPr="00A5746B" w:rsidRDefault="00D439F6" w:rsidP="00895D64">
            <w:pPr>
              <w:jc w:val="center"/>
              <w:rPr>
                <w:rFonts w:eastAsia="Times New Roman"/>
                <w:sz w:val="20"/>
                <w:szCs w:val="20"/>
                <w:lang w:eastAsia="ru-RU"/>
              </w:rPr>
            </w:pPr>
            <w:r w:rsidRPr="00A5746B">
              <w:rPr>
                <w:rFonts w:eastAsia="Times New Roman"/>
                <w:sz w:val="20"/>
                <w:szCs w:val="20"/>
                <w:lang w:eastAsia="ru-RU"/>
              </w:rPr>
              <w:t>газ</w:t>
            </w:r>
          </w:p>
        </w:tc>
        <w:tc>
          <w:tcPr>
            <w:tcW w:w="374" w:type="pct"/>
            <w:vMerge w:val="restart"/>
            <w:shd w:val="clear" w:color="auto" w:fill="auto"/>
            <w:vAlign w:val="center"/>
            <w:hideMark/>
          </w:tcPr>
          <w:p w:rsidR="00D439F6" w:rsidRPr="00A5746B" w:rsidRDefault="00D439F6" w:rsidP="00895D64">
            <w:pPr>
              <w:jc w:val="center"/>
              <w:rPr>
                <w:rFonts w:eastAsia="Times New Roman"/>
                <w:sz w:val="20"/>
                <w:szCs w:val="20"/>
                <w:lang w:eastAsia="ru-RU"/>
              </w:rPr>
            </w:pPr>
            <w:r w:rsidRPr="00A5746B">
              <w:rPr>
                <w:rFonts w:eastAsia="Times New Roman"/>
                <w:sz w:val="20"/>
                <w:szCs w:val="20"/>
                <w:lang w:eastAsia="ru-RU"/>
              </w:rPr>
              <w:t>нет</w:t>
            </w:r>
          </w:p>
        </w:tc>
        <w:tc>
          <w:tcPr>
            <w:tcW w:w="839" w:type="pct"/>
            <w:shd w:val="clear" w:color="auto" w:fill="auto"/>
            <w:hideMark/>
          </w:tcPr>
          <w:p w:rsidR="00D439F6" w:rsidRPr="00A5746B" w:rsidRDefault="00D439F6" w:rsidP="00895D64">
            <w:pPr>
              <w:jc w:val="center"/>
              <w:rPr>
                <w:rFonts w:eastAsia="Times New Roman"/>
                <w:sz w:val="20"/>
                <w:szCs w:val="20"/>
                <w:lang w:eastAsia="ru-RU"/>
              </w:rPr>
            </w:pPr>
            <w:r w:rsidRPr="00A5746B">
              <w:rPr>
                <w:rFonts w:eastAsia="Times New Roman"/>
                <w:sz w:val="20"/>
                <w:szCs w:val="20"/>
                <w:lang w:eastAsia="ru-RU"/>
              </w:rPr>
              <w:t>Жилые здания</w:t>
            </w:r>
          </w:p>
        </w:tc>
        <w:tc>
          <w:tcPr>
            <w:tcW w:w="317" w:type="pct"/>
            <w:shd w:val="clear" w:color="auto" w:fill="auto"/>
            <w:noWrap/>
            <w:vAlign w:val="center"/>
            <w:hideMark/>
          </w:tcPr>
          <w:p w:rsidR="00D439F6" w:rsidRPr="00A5746B" w:rsidRDefault="00D439F6" w:rsidP="00895D64">
            <w:pPr>
              <w:jc w:val="center"/>
              <w:rPr>
                <w:rFonts w:eastAsia="Times New Roman"/>
                <w:sz w:val="20"/>
                <w:szCs w:val="20"/>
                <w:lang w:eastAsia="ru-RU"/>
              </w:rPr>
            </w:pPr>
            <w:r w:rsidRPr="00A5746B">
              <w:rPr>
                <w:rFonts w:eastAsia="Times New Roman"/>
                <w:sz w:val="20"/>
                <w:szCs w:val="20"/>
                <w:lang w:eastAsia="ru-RU"/>
              </w:rPr>
              <w:t> </w:t>
            </w:r>
          </w:p>
        </w:tc>
      </w:tr>
      <w:tr w:rsidR="00D439F6" w:rsidRPr="00A5746B" w:rsidTr="00015674">
        <w:trPr>
          <w:cantSplit/>
        </w:trPr>
        <w:tc>
          <w:tcPr>
            <w:tcW w:w="177" w:type="pct"/>
            <w:vMerge/>
            <w:vAlign w:val="center"/>
            <w:hideMark/>
          </w:tcPr>
          <w:p w:rsidR="00D439F6" w:rsidRPr="00A5746B" w:rsidRDefault="00D439F6" w:rsidP="00895D64">
            <w:pPr>
              <w:jc w:val="left"/>
              <w:rPr>
                <w:rFonts w:eastAsia="Times New Roman"/>
                <w:sz w:val="20"/>
                <w:szCs w:val="20"/>
                <w:lang w:eastAsia="ru-RU"/>
              </w:rPr>
            </w:pPr>
          </w:p>
        </w:tc>
        <w:tc>
          <w:tcPr>
            <w:tcW w:w="438" w:type="pct"/>
            <w:vMerge/>
            <w:vAlign w:val="center"/>
            <w:hideMark/>
          </w:tcPr>
          <w:p w:rsidR="00D439F6" w:rsidRPr="00A5746B" w:rsidRDefault="00D439F6" w:rsidP="00895D64">
            <w:pPr>
              <w:jc w:val="left"/>
              <w:rPr>
                <w:rFonts w:eastAsia="Times New Roman"/>
                <w:sz w:val="20"/>
                <w:szCs w:val="20"/>
                <w:lang w:eastAsia="ru-RU"/>
              </w:rPr>
            </w:pPr>
          </w:p>
        </w:tc>
        <w:tc>
          <w:tcPr>
            <w:tcW w:w="605" w:type="pct"/>
            <w:vMerge/>
            <w:vAlign w:val="center"/>
            <w:hideMark/>
          </w:tcPr>
          <w:p w:rsidR="00D439F6" w:rsidRPr="00A5746B" w:rsidRDefault="00D439F6" w:rsidP="00895D64">
            <w:pPr>
              <w:jc w:val="left"/>
              <w:rPr>
                <w:rFonts w:eastAsia="Times New Roman"/>
                <w:sz w:val="20"/>
                <w:szCs w:val="20"/>
                <w:lang w:eastAsia="ru-RU"/>
              </w:rPr>
            </w:pPr>
          </w:p>
        </w:tc>
        <w:tc>
          <w:tcPr>
            <w:tcW w:w="419" w:type="pct"/>
            <w:vMerge/>
            <w:vAlign w:val="center"/>
            <w:hideMark/>
          </w:tcPr>
          <w:p w:rsidR="00D439F6" w:rsidRPr="00A5746B" w:rsidRDefault="00D439F6" w:rsidP="00895D64">
            <w:pPr>
              <w:jc w:val="left"/>
              <w:rPr>
                <w:rFonts w:eastAsia="Times New Roman"/>
                <w:sz w:val="20"/>
                <w:szCs w:val="20"/>
                <w:lang w:eastAsia="ru-RU"/>
              </w:rPr>
            </w:pPr>
          </w:p>
        </w:tc>
        <w:tc>
          <w:tcPr>
            <w:tcW w:w="372" w:type="pct"/>
            <w:vMerge/>
            <w:vAlign w:val="center"/>
            <w:hideMark/>
          </w:tcPr>
          <w:p w:rsidR="00D439F6" w:rsidRPr="00A5746B" w:rsidRDefault="00D439F6" w:rsidP="00895D64">
            <w:pPr>
              <w:jc w:val="left"/>
              <w:rPr>
                <w:rFonts w:eastAsia="Times New Roman"/>
                <w:sz w:val="20"/>
                <w:szCs w:val="20"/>
                <w:lang w:eastAsia="ru-RU"/>
              </w:rPr>
            </w:pPr>
          </w:p>
        </w:tc>
        <w:tc>
          <w:tcPr>
            <w:tcW w:w="375" w:type="pct"/>
            <w:vMerge/>
            <w:vAlign w:val="center"/>
            <w:hideMark/>
          </w:tcPr>
          <w:p w:rsidR="00D439F6" w:rsidRPr="00A5746B" w:rsidRDefault="00D439F6" w:rsidP="00895D64">
            <w:pPr>
              <w:jc w:val="left"/>
              <w:rPr>
                <w:rFonts w:eastAsia="Times New Roman"/>
                <w:sz w:val="20"/>
                <w:szCs w:val="20"/>
                <w:lang w:eastAsia="ru-RU"/>
              </w:rPr>
            </w:pPr>
          </w:p>
        </w:tc>
        <w:tc>
          <w:tcPr>
            <w:tcW w:w="342" w:type="pct"/>
            <w:vMerge/>
            <w:vAlign w:val="center"/>
            <w:hideMark/>
          </w:tcPr>
          <w:p w:rsidR="00D439F6" w:rsidRPr="00A5746B" w:rsidRDefault="00D439F6" w:rsidP="00895D64">
            <w:pPr>
              <w:jc w:val="left"/>
              <w:rPr>
                <w:rFonts w:eastAsia="Times New Roman"/>
                <w:sz w:val="20"/>
                <w:szCs w:val="20"/>
                <w:lang w:eastAsia="ru-RU"/>
              </w:rPr>
            </w:pPr>
          </w:p>
        </w:tc>
        <w:tc>
          <w:tcPr>
            <w:tcW w:w="398" w:type="pct"/>
            <w:vMerge/>
            <w:vAlign w:val="center"/>
            <w:hideMark/>
          </w:tcPr>
          <w:p w:rsidR="00D439F6" w:rsidRPr="00A5746B" w:rsidRDefault="00D439F6" w:rsidP="00895D64">
            <w:pPr>
              <w:jc w:val="left"/>
              <w:rPr>
                <w:rFonts w:eastAsia="Times New Roman"/>
                <w:sz w:val="20"/>
                <w:szCs w:val="20"/>
                <w:lang w:eastAsia="ru-RU"/>
              </w:rPr>
            </w:pPr>
          </w:p>
        </w:tc>
        <w:tc>
          <w:tcPr>
            <w:tcW w:w="344" w:type="pct"/>
            <w:vMerge/>
            <w:vAlign w:val="center"/>
            <w:hideMark/>
          </w:tcPr>
          <w:p w:rsidR="00D439F6" w:rsidRPr="00A5746B" w:rsidRDefault="00D439F6" w:rsidP="00895D64">
            <w:pPr>
              <w:jc w:val="left"/>
              <w:rPr>
                <w:rFonts w:eastAsia="Times New Roman"/>
                <w:sz w:val="20"/>
                <w:szCs w:val="20"/>
                <w:lang w:eastAsia="ru-RU"/>
              </w:rPr>
            </w:pPr>
          </w:p>
        </w:tc>
        <w:tc>
          <w:tcPr>
            <w:tcW w:w="374" w:type="pct"/>
            <w:vMerge/>
            <w:vAlign w:val="center"/>
            <w:hideMark/>
          </w:tcPr>
          <w:p w:rsidR="00D439F6" w:rsidRPr="00A5746B" w:rsidRDefault="00D439F6" w:rsidP="00895D64">
            <w:pPr>
              <w:jc w:val="left"/>
              <w:rPr>
                <w:rFonts w:eastAsia="Times New Roman"/>
                <w:sz w:val="20"/>
                <w:szCs w:val="20"/>
                <w:lang w:eastAsia="ru-RU"/>
              </w:rPr>
            </w:pPr>
          </w:p>
        </w:tc>
        <w:tc>
          <w:tcPr>
            <w:tcW w:w="839" w:type="pct"/>
            <w:shd w:val="clear" w:color="auto" w:fill="auto"/>
            <w:hideMark/>
          </w:tcPr>
          <w:p w:rsidR="00D439F6" w:rsidRPr="00A5746B" w:rsidRDefault="00D439F6" w:rsidP="00895D64">
            <w:pPr>
              <w:jc w:val="center"/>
              <w:rPr>
                <w:rFonts w:eastAsia="Times New Roman"/>
                <w:sz w:val="20"/>
                <w:szCs w:val="20"/>
                <w:lang w:eastAsia="ru-RU"/>
              </w:rPr>
            </w:pPr>
            <w:r w:rsidRPr="00A5746B">
              <w:rPr>
                <w:rFonts w:eastAsia="Times New Roman"/>
                <w:sz w:val="20"/>
                <w:szCs w:val="20"/>
                <w:lang w:eastAsia="ru-RU"/>
              </w:rPr>
              <w:t xml:space="preserve"> Детские учреждения</w:t>
            </w:r>
          </w:p>
        </w:tc>
        <w:tc>
          <w:tcPr>
            <w:tcW w:w="317" w:type="pct"/>
            <w:shd w:val="clear" w:color="auto" w:fill="auto"/>
            <w:noWrap/>
            <w:vAlign w:val="center"/>
            <w:hideMark/>
          </w:tcPr>
          <w:p w:rsidR="00D439F6" w:rsidRPr="00A5746B" w:rsidRDefault="00D439F6" w:rsidP="00895D64">
            <w:pPr>
              <w:jc w:val="center"/>
              <w:rPr>
                <w:rFonts w:eastAsia="Times New Roman"/>
                <w:sz w:val="20"/>
                <w:szCs w:val="20"/>
                <w:lang w:eastAsia="ru-RU"/>
              </w:rPr>
            </w:pPr>
            <w:r w:rsidRPr="00A5746B">
              <w:rPr>
                <w:rFonts w:eastAsia="Times New Roman"/>
                <w:sz w:val="20"/>
                <w:szCs w:val="20"/>
                <w:lang w:eastAsia="ru-RU"/>
              </w:rPr>
              <w:t>1</w:t>
            </w:r>
          </w:p>
        </w:tc>
      </w:tr>
      <w:tr w:rsidR="00D439F6" w:rsidRPr="00A5746B" w:rsidTr="00015674">
        <w:trPr>
          <w:cantSplit/>
        </w:trPr>
        <w:tc>
          <w:tcPr>
            <w:tcW w:w="177" w:type="pct"/>
            <w:vMerge/>
            <w:vAlign w:val="center"/>
            <w:hideMark/>
          </w:tcPr>
          <w:p w:rsidR="00D439F6" w:rsidRPr="00A5746B" w:rsidRDefault="00D439F6" w:rsidP="00895D64">
            <w:pPr>
              <w:jc w:val="left"/>
              <w:rPr>
                <w:rFonts w:eastAsia="Times New Roman"/>
                <w:sz w:val="20"/>
                <w:szCs w:val="20"/>
                <w:lang w:eastAsia="ru-RU"/>
              </w:rPr>
            </w:pPr>
          </w:p>
        </w:tc>
        <w:tc>
          <w:tcPr>
            <w:tcW w:w="438" w:type="pct"/>
            <w:vMerge/>
            <w:vAlign w:val="center"/>
            <w:hideMark/>
          </w:tcPr>
          <w:p w:rsidR="00D439F6" w:rsidRPr="00A5746B" w:rsidRDefault="00D439F6" w:rsidP="00895D64">
            <w:pPr>
              <w:jc w:val="left"/>
              <w:rPr>
                <w:rFonts w:eastAsia="Times New Roman"/>
                <w:sz w:val="20"/>
                <w:szCs w:val="20"/>
                <w:lang w:eastAsia="ru-RU"/>
              </w:rPr>
            </w:pPr>
          </w:p>
        </w:tc>
        <w:tc>
          <w:tcPr>
            <w:tcW w:w="605" w:type="pct"/>
            <w:vMerge/>
            <w:vAlign w:val="center"/>
            <w:hideMark/>
          </w:tcPr>
          <w:p w:rsidR="00D439F6" w:rsidRPr="00A5746B" w:rsidRDefault="00D439F6" w:rsidP="00895D64">
            <w:pPr>
              <w:jc w:val="left"/>
              <w:rPr>
                <w:rFonts w:eastAsia="Times New Roman"/>
                <w:sz w:val="20"/>
                <w:szCs w:val="20"/>
                <w:lang w:eastAsia="ru-RU"/>
              </w:rPr>
            </w:pPr>
          </w:p>
        </w:tc>
        <w:tc>
          <w:tcPr>
            <w:tcW w:w="419" w:type="pct"/>
            <w:vMerge/>
            <w:vAlign w:val="center"/>
            <w:hideMark/>
          </w:tcPr>
          <w:p w:rsidR="00D439F6" w:rsidRPr="00A5746B" w:rsidRDefault="00D439F6" w:rsidP="00895D64">
            <w:pPr>
              <w:jc w:val="left"/>
              <w:rPr>
                <w:rFonts w:eastAsia="Times New Roman"/>
                <w:sz w:val="20"/>
                <w:szCs w:val="20"/>
                <w:lang w:eastAsia="ru-RU"/>
              </w:rPr>
            </w:pPr>
          </w:p>
        </w:tc>
        <w:tc>
          <w:tcPr>
            <w:tcW w:w="372" w:type="pct"/>
            <w:vMerge/>
            <w:vAlign w:val="center"/>
            <w:hideMark/>
          </w:tcPr>
          <w:p w:rsidR="00D439F6" w:rsidRPr="00A5746B" w:rsidRDefault="00D439F6" w:rsidP="00895D64">
            <w:pPr>
              <w:jc w:val="left"/>
              <w:rPr>
                <w:rFonts w:eastAsia="Times New Roman"/>
                <w:sz w:val="20"/>
                <w:szCs w:val="20"/>
                <w:lang w:eastAsia="ru-RU"/>
              </w:rPr>
            </w:pPr>
          </w:p>
        </w:tc>
        <w:tc>
          <w:tcPr>
            <w:tcW w:w="375" w:type="pct"/>
            <w:vMerge/>
            <w:vAlign w:val="center"/>
            <w:hideMark/>
          </w:tcPr>
          <w:p w:rsidR="00D439F6" w:rsidRPr="00A5746B" w:rsidRDefault="00D439F6" w:rsidP="00895D64">
            <w:pPr>
              <w:jc w:val="left"/>
              <w:rPr>
                <w:rFonts w:eastAsia="Times New Roman"/>
                <w:sz w:val="20"/>
                <w:szCs w:val="20"/>
                <w:lang w:eastAsia="ru-RU"/>
              </w:rPr>
            </w:pPr>
          </w:p>
        </w:tc>
        <w:tc>
          <w:tcPr>
            <w:tcW w:w="342" w:type="pct"/>
            <w:vMerge/>
            <w:vAlign w:val="center"/>
            <w:hideMark/>
          </w:tcPr>
          <w:p w:rsidR="00D439F6" w:rsidRPr="00A5746B" w:rsidRDefault="00D439F6" w:rsidP="00895D64">
            <w:pPr>
              <w:jc w:val="left"/>
              <w:rPr>
                <w:rFonts w:eastAsia="Times New Roman"/>
                <w:sz w:val="20"/>
                <w:szCs w:val="20"/>
                <w:lang w:eastAsia="ru-RU"/>
              </w:rPr>
            </w:pPr>
          </w:p>
        </w:tc>
        <w:tc>
          <w:tcPr>
            <w:tcW w:w="398" w:type="pct"/>
            <w:vMerge/>
            <w:vAlign w:val="center"/>
            <w:hideMark/>
          </w:tcPr>
          <w:p w:rsidR="00D439F6" w:rsidRPr="00A5746B" w:rsidRDefault="00D439F6" w:rsidP="00895D64">
            <w:pPr>
              <w:jc w:val="left"/>
              <w:rPr>
                <w:rFonts w:eastAsia="Times New Roman"/>
                <w:sz w:val="20"/>
                <w:szCs w:val="20"/>
                <w:lang w:eastAsia="ru-RU"/>
              </w:rPr>
            </w:pPr>
          </w:p>
        </w:tc>
        <w:tc>
          <w:tcPr>
            <w:tcW w:w="344" w:type="pct"/>
            <w:vMerge/>
            <w:vAlign w:val="center"/>
            <w:hideMark/>
          </w:tcPr>
          <w:p w:rsidR="00D439F6" w:rsidRPr="00A5746B" w:rsidRDefault="00D439F6" w:rsidP="00895D64">
            <w:pPr>
              <w:jc w:val="left"/>
              <w:rPr>
                <w:rFonts w:eastAsia="Times New Roman"/>
                <w:sz w:val="20"/>
                <w:szCs w:val="20"/>
                <w:lang w:eastAsia="ru-RU"/>
              </w:rPr>
            </w:pPr>
          </w:p>
        </w:tc>
        <w:tc>
          <w:tcPr>
            <w:tcW w:w="374" w:type="pct"/>
            <w:vMerge/>
            <w:vAlign w:val="center"/>
            <w:hideMark/>
          </w:tcPr>
          <w:p w:rsidR="00D439F6" w:rsidRPr="00A5746B" w:rsidRDefault="00D439F6" w:rsidP="00895D64">
            <w:pPr>
              <w:jc w:val="left"/>
              <w:rPr>
                <w:rFonts w:eastAsia="Times New Roman"/>
                <w:sz w:val="20"/>
                <w:szCs w:val="20"/>
                <w:lang w:eastAsia="ru-RU"/>
              </w:rPr>
            </w:pPr>
          </w:p>
        </w:tc>
        <w:tc>
          <w:tcPr>
            <w:tcW w:w="839" w:type="pct"/>
            <w:shd w:val="clear" w:color="auto" w:fill="auto"/>
            <w:hideMark/>
          </w:tcPr>
          <w:p w:rsidR="00D439F6" w:rsidRPr="00A5746B" w:rsidRDefault="00D439F6" w:rsidP="00895D64">
            <w:pPr>
              <w:jc w:val="center"/>
              <w:rPr>
                <w:rFonts w:eastAsia="Times New Roman"/>
                <w:sz w:val="20"/>
                <w:szCs w:val="20"/>
                <w:lang w:eastAsia="ru-RU"/>
              </w:rPr>
            </w:pPr>
            <w:r w:rsidRPr="00A5746B">
              <w:rPr>
                <w:rFonts w:eastAsia="Times New Roman"/>
                <w:sz w:val="20"/>
                <w:szCs w:val="20"/>
                <w:lang w:eastAsia="ru-RU"/>
              </w:rPr>
              <w:t>Учебные учреждения</w:t>
            </w:r>
          </w:p>
        </w:tc>
        <w:tc>
          <w:tcPr>
            <w:tcW w:w="317" w:type="pct"/>
            <w:shd w:val="clear" w:color="auto" w:fill="auto"/>
            <w:noWrap/>
            <w:vAlign w:val="center"/>
            <w:hideMark/>
          </w:tcPr>
          <w:p w:rsidR="00D439F6" w:rsidRPr="00A5746B" w:rsidRDefault="00D439F6" w:rsidP="00895D64">
            <w:pPr>
              <w:jc w:val="center"/>
              <w:rPr>
                <w:rFonts w:eastAsia="Times New Roman"/>
                <w:sz w:val="20"/>
                <w:szCs w:val="20"/>
                <w:lang w:eastAsia="ru-RU"/>
              </w:rPr>
            </w:pPr>
            <w:r w:rsidRPr="00A5746B">
              <w:rPr>
                <w:rFonts w:eastAsia="Times New Roman"/>
                <w:sz w:val="20"/>
                <w:szCs w:val="20"/>
                <w:lang w:eastAsia="ru-RU"/>
              </w:rPr>
              <w:t> </w:t>
            </w:r>
          </w:p>
        </w:tc>
      </w:tr>
      <w:tr w:rsidR="00D439F6" w:rsidRPr="00A5746B" w:rsidTr="00015674">
        <w:trPr>
          <w:cantSplit/>
        </w:trPr>
        <w:tc>
          <w:tcPr>
            <w:tcW w:w="177" w:type="pct"/>
            <w:vMerge/>
            <w:vAlign w:val="center"/>
            <w:hideMark/>
          </w:tcPr>
          <w:p w:rsidR="00D439F6" w:rsidRPr="00A5746B" w:rsidRDefault="00D439F6" w:rsidP="00895D64">
            <w:pPr>
              <w:jc w:val="left"/>
              <w:rPr>
                <w:rFonts w:eastAsia="Times New Roman"/>
                <w:sz w:val="20"/>
                <w:szCs w:val="20"/>
                <w:lang w:eastAsia="ru-RU"/>
              </w:rPr>
            </w:pPr>
          </w:p>
        </w:tc>
        <w:tc>
          <w:tcPr>
            <w:tcW w:w="438" w:type="pct"/>
            <w:vMerge/>
            <w:vAlign w:val="center"/>
            <w:hideMark/>
          </w:tcPr>
          <w:p w:rsidR="00D439F6" w:rsidRPr="00A5746B" w:rsidRDefault="00D439F6" w:rsidP="00895D64">
            <w:pPr>
              <w:jc w:val="left"/>
              <w:rPr>
                <w:rFonts w:eastAsia="Times New Roman"/>
                <w:sz w:val="20"/>
                <w:szCs w:val="20"/>
                <w:lang w:eastAsia="ru-RU"/>
              </w:rPr>
            </w:pPr>
          </w:p>
        </w:tc>
        <w:tc>
          <w:tcPr>
            <w:tcW w:w="605" w:type="pct"/>
            <w:vMerge/>
            <w:vAlign w:val="center"/>
            <w:hideMark/>
          </w:tcPr>
          <w:p w:rsidR="00D439F6" w:rsidRPr="00A5746B" w:rsidRDefault="00D439F6" w:rsidP="00895D64">
            <w:pPr>
              <w:jc w:val="left"/>
              <w:rPr>
                <w:rFonts w:eastAsia="Times New Roman"/>
                <w:sz w:val="20"/>
                <w:szCs w:val="20"/>
                <w:lang w:eastAsia="ru-RU"/>
              </w:rPr>
            </w:pPr>
          </w:p>
        </w:tc>
        <w:tc>
          <w:tcPr>
            <w:tcW w:w="419" w:type="pct"/>
            <w:vMerge/>
            <w:vAlign w:val="center"/>
            <w:hideMark/>
          </w:tcPr>
          <w:p w:rsidR="00D439F6" w:rsidRPr="00A5746B" w:rsidRDefault="00D439F6" w:rsidP="00895D64">
            <w:pPr>
              <w:jc w:val="left"/>
              <w:rPr>
                <w:rFonts w:eastAsia="Times New Roman"/>
                <w:sz w:val="20"/>
                <w:szCs w:val="20"/>
                <w:lang w:eastAsia="ru-RU"/>
              </w:rPr>
            </w:pPr>
          </w:p>
        </w:tc>
        <w:tc>
          <w:tcPr>
            <w:tcW w:w="372" w:type="pct"/>
            <w:vMerge/>
            <w:vAlign w:val="center"/>
            <w:hideMark/>
          </w:tcPr>
          <w:p w:rsidR="00D439F6" w:rsidRPr="00A5746B" w:rsidRDefault="00D439F6" w:rsidP="00895D64">
            <w:pPr>
              <w:jc w:val="left"/>
              <w:rPr>
                <w:rFonts w:eastAsia="Times New Roman"/>
                <w:sz w:val="20"/>
                <w:szCs w:val="20"/>
                <w:lang w:eastAsia="ru-RU"/>
              </w:rPr>
            </w:pPr>
          </w:p>
        </w:tc>
        <w:tc>
          <w:tcPr>
            <w:tcW w:w="375" w:type="pct"/>
            <w:vMerge/>
            <w:vAlign w:val="center"/>
            <w:hideMark/>
          </w:tcPr>
          <w:p w:rsidR="00D439F6" w:rsidRPr="00A5746B" w:rsidRDefault="00D439F6" w:rsidP="00895D64">
            <w:pPr>
              <w:jc w:val="left"/>
              <w:rPr>
                <w:rFonts w:eastAsia="Times New Roman"/>
                <w:sz w:val="20"/>
                <w:szCs w:val="20"/>
                <w:lang w:eastAsia="ru-RU"/>
              </w:rPr>
            </w:pPr>
          </w:p>
        </w:tc>
        <w:tc>
          <w:tcPr>
            <w:tcW w:w="342" w:type="pct"/>
            <w:vMerge/>
            <w:vAlign w:val="center"/>
            <w:hideMark/>
          </w:tcPr>
          <w:p w:rsidR="00D439F6" w:rsidRPr="00A5746B" w:rsidRDefault="00D439F6" w:rsidP="00895D64">
            <w:pPr>
              <w:jc w:val="left"/>
              <w:rPr>
                <w:rFonts w:eastAsia="Times New Roman"/>
                <w:sz w:val="20"/>
                <w:szCs w:val="20"/>
                <w:lang w:eastAsia="ru-RU"/>
              </w:rPr>
            </w:pPr>
          </w:p>
        </w:tc>
        <w:tc>
          <w:tcPr>
            <w:tcW w:w="398" w:type="pct"/>
            <w:vMerge/>
            <w:vAlign w:val="center"/>
            <w:hideMark/>
          </w:tcPr>
          <w:p w:rsidR="00D439F6" w:rsidRPr="00A5746B" w:rsidRDefault="00D439F6" w:rsidP="00895D64">
            <w:pPr>
              <w:jc w:val="left"/>
              <w:rPr>
                <w:rFonts w:eastAsia="Times New Roman"/>
                <w:sz w:val="20"/>
                <w:szCs w:val="20"/>
                <w:lang w:eastAsia="ru-RU"/>
              </w:rPr>
            </w:pPr>
          </w:p>
        </w:tc>
        <w:tc>
          <w:tcPr>
            <w:tcW w:w="344" w:type="pct"/>
            <w:vMerge/>
            <w:vAlign w:val="center"/>
            <w:hideMark/>
          </w:tcPr>
          <w:p w:rsidR="00D439F6" w:rsidRPr="00A5746B" w:rsidRDefault="00D439F6" w:rsidP="00895D64">
            <w:pPr>
              <w:jc w:val="left"/>
              <w:rPr>
                <w:rFonts w:eastAsia="Times New Roman"/>
                <w:sz w:val="20"/>
                <w:szCs w:val="20"/>
                <w:lang w:eastAsia="ru-RU"/>
              </w:rPr>
            </w:pPr>
          </w:p>
        </w:tc>
        <w:tc>
          <w:tcPr>
            <w:tcW w:w="374" w:type="pct"/>
            <w:vMerge/>
            <w:vAlign w:val="center"/>
            <w:hideMark/>
          </w:tcPr>
          <w:p w:rsidR="00D439F6" w:rsidRPr="00A5746B" w:rsidRDefault="00D439F6" w:rsidP="00895D64">
            <w:pPr>
              <w:jc w:val="left"/>
              <w:rPr>
                <w:rFonts w:eastAsia="Times New Roman"/>
                <w:sz w:val="20"/>
                <w:szCs w:val="20"/>
                <w:lang w:eastAsia="ru-RU"/>
              </w:rPr>
            </w:pPr>
          </w:p>
        </w:tc>
        <w:tc>
          <w:tcPr>
            <w:tcW w:w="839" w:type="pct"/>
            <w:shd w:val="clear" w:color="auto" w:fill="auto"/>
            <w:hideMark/>
          </w:tcPr>
          <w:p w:rsidR="00D439F6" w:rsidRPr="00A5746B" w:rsidRDefault="00D439F6" w:rsidP="00895D64">
            <w:pPr>
              <w:jc w:val="center"/>
              <w:rPr>
                <w:rFonts w:eastAsia="Times New Roman"/>
                <w:sz w:val="20"/>
                <w:szCs w:val="20"/>
                <w:lang w:eastAsia="ru-RU"/>
              </w:rPr>
            </w:pPr>
            <w:r w:rsidRPr="00A5746B">
              <w:rPr>
                <w:rFonts w:eastAsia="Times New Roman"/>
                <w:sz w:val="20"/>
                <w:szCs w:val="20"/>
                <w:lang w:eastAsia="ru-RU"/>
              </w:rPr>
              <w:t>Лечебные</w:t>
            </w:r>
            <w:r w:rsidR="003F3107" w:rsidRPr="00A5746B">
              <w:rPr>
                <w:rFonts w:eastAsia="Times New Roman"/>
                <w:sz w:val="20"/>
                <w:szCs w:val="20"/>
                <w:lang w:eastAsia="ru-RU"/>
              </w:rPr>
              <w:t xml:space="preserve"> </w:t>
            </w:r>
            <w:r w:rsidRPr="00A5746B">
              <w:rPr>
                <w:rFonts w:eastAsia="Times New Roman"/>
                <w:sz w:val="20"/>
                <w:szCs w:val="20"/>
                <w:lang w:eastAsia="ru-RU"/>
              </w:rPr>
              <w:t>учреждения</w:t>
            </w:r>
          </w:p>
        </w:tc>
        <w:tc>
          <w:tcPr>
            <w:tcW w:w="317" w:type="pct"/>
            <w:shd w:val="clear" w:color="auto" w:fill="auto"/>
            <w:noWrap/>
            <w:vAlign w:val="center"/>
            <w:hideMark/>
          </w:tcPr>
          <w:p w:rsidR="00D439F6" w:rsidRPr="00A5746B" w:rsidRDefault="00D439F6" w:rsidP="00895D64">
            <w:pPr>
              <w:jc w:val="center"/>
              <w:rPr>
                <w:rFonts w:eastAsia="Times New Roman"/>
                <w:sz w:val="20"/>
                <w:szCs w:val="20"/>
                <w:lang w:eastAsia="ru-RU"/>
              </w:rPr>
            </w:pPr>
            <w:r w:rsidRPr="00A5746B">
              <w:rPr>
                <w:rFonts w:eastAsia="Times New Roman"/>
                <w:sz w:val="20"/>
                <w:szCs w:val="20"/>
                <w:lang w:eastAsia="ru-RU"/>
              </w:rPr>
              <w:t> </w:t>
            </w:r>
          </w:p>
        </w:tc>
      </w:tr>
      <w:tr w:rsidR="00D439F6" w:rsidRPr="00A5746B" w:rsidTr="00015674">
        <w:trPr>
          <w:cantSplit/>
        </w:trPr>
        <w:tc>
          <w:tcPr>
            <w:tcW w:w="177" w:type="pct"/>
            <w:vMerge/>
            <w:vAlign w:val="center"/>
            <w:hideMark/>
          </w:tcPr>
          <w:p w:rsidR="00D439F6" w:rsidRPr="00A5746B" w:rsidRDefault="00D439F6" w:rsidP="00895D64">
            <w:pPr>
              <w:jc w:val="left"/>
              <w:rPr>
                <w:rFonts w:eastAsia="Times New Roman"/>
                <w:sz w:val="20"/>
                <w:szCs w:val="20"/>
                <w:lang w:eastAsia="ru-RU"/>
              </w:rPr>
            </w:pPr>
          </w:p>
        </w:tc>
        <w:tc>
          <w:tcPr>
            <w:tcW w:w="438" w:type="pct"/>
            <w:vMerge/>
            <w:vAlign w:val="center"/>
            <w:hideMark/>
          </w:tcPr>
          <w:p w:rsidR="00D439F6" w:rsidRPr="00A5746B" w:rsidRDefault="00D439F6" w:rsidP="00895D64">
            <w:pPr>
              <w:jc w:val="left"/>
              <w:rPr>
                <w:rFonts w:eastAsia="Times New Roman"/>
                <w:sz w:val="20"/>
                <w:szCs w:val="20"/>
                <w:lang w:eastAsia="ru-RU"/>
              </w:rPr>
            </w:pPr>
          </w:p>
        </w:tc>
        <w:tc>
          <w:tcPr>
            <w:tcW w:w="605" w:type="pct"/>
            <w:vMerge/>
            <w:vAlign w:val="center"/>
            <w:hideMark/>
          </w:tcPr>
          <w:p w:rsidR="00D439F6" w:rsidRPr="00A5746B" w:rsidRDefault="00D439F6" w:rsidP="00895D64">
            <w:pPr>
              <w:jc w:val="left"/>
              <w:rPr>
                <w:rFonts w:eastAsia="Times New Roman"/>
                <w:sz w:val="20"/>
                <w:szCs w:val="20"/>
                <w:lang w:eastAsia="ru-RU"/>
              </w:rPr>
            </w:pPr>
          </w:p>
        </w:tc>
        <w:tc>
          <w:tcPr>
            <w:tcW w:w="419" w:type="pct"/>
            <w:vMerge/>
            <w:vAlign w:val="center"/>
            <w:hideMark/>
          </w:tcPr>
          <w:p w:rsidR="00D439F6" w:rsidRPr="00A5746B" w:rsidRDefault="00D439F6" w:rsidP="00895D64">
            <w:pPr>
              <w:jc w:val="left"/>
              <w:rPr>
                <w:rFonts w:eastAsia="Times New Roman"/>
                <w:sz w:val="20"/>
                <w:szCs w:val="20"/>
                <w:lang w:eastAsia="ru-RU"/>
              </w:rPr>
            </w:pPr>
          </w:p>
        </w:tc>
        <w:tc>
          <w:tcPr>
            <w:tcW w:w="372" w:type="pct"/>
            <w:vMerge/>
            <w:vAlign w:val="center"/>
            <w:hideMark/>
          </w:tcPr>
          <w:p w:rsidR="00D439F6" w:rsidRPr="00A5746B" w:rsidRDefault="00D439F6" w:rsidP="00895D64">
            <w:pPr>
              <w:jc w:val="left"/>
              <w:rPr>
                <w:rFonts w:eastAsia="Times New Roman"/>
                <w:sz w:val="20"/>
                <w:szCs w:val="20"/>
                <w:lang w:eastAsia="ru-RU"/>
              </w:rPr>
            </w:pPr>
          </w:p>
        </w:tc>
        <w:tc>
          <w:tcPr>
            <w:tcW w:w="375" w:type="pct"/>
            <w:vMerge/>
            <w:vAlign w:val="center"/>
            <w:hideMark/>
          </w:tcPr>
          <w:p w:rsidR="00D439F6" w:rsidRPr="00A5746B" w:rsidRDefault="00D439F6" w:rsidP="00895D64">
            <w:pPr>
              <w:jc w:val="left"/>
              <w:rPr>
                <w:rFonts w:eastAsia="Times New Roman"/>
                <w:sz w:val="20"/>
                <w:szCs w:val="20"/>
                <w:lang w:eastAsia="ru-RU"/>
              </w:rPr>
            </w:pPr>
          </w:p>
        </w:tc>
        <w:tc>
          <w:tcPr>
            <w:tcW w:w="342" w:type="pct"/>
            <w:vMerge/>
            <w:vAlign w:val="center"/>
            <w:hideMark/>
          </w:tcPr>
          <w:p w:rsidR="00D439F6" w:rsidRPr="00A5746B" w:rsidRDefault="00D439F6" w:rsidP="00895D64">
            <w:pPr>
              <w:jc w:val="left"/>
              <w:rPr>
                <w:rFonts w:eastAsia="Times New Roman"/>
                <w:sz w:val="20"/>
                <w:szCs w:val="20"/>
                <w:lang w:eastAsia="ru-RU"/>
              </w:rPr>
            </w:pPr>
          </w:p>
        </w:tc>
        <w:tc>
          <w:tcPr>
            <w:tcW w:w="398" w:type="pct"/>
            <w:vMerge/>
            <w:vAlign w:val="center"/>
            <w:hideMark/>
          </w:tcPr>
          <w:p w:rsidR="00D439F6" w:rsidRPr="00A5746B" w:rsidRDefault="00D439F6" w:rsidP="00895D64">
            <w:pPr>
              <w:jc w:val="left"/>
              <w:rPr>
                <w:rFonts w:eastAsia="Times New Roman"/>
                <w:sz w:val="20"/>
                <w:szCs w:val="20"/>
                <w:lang w:eastAsia="ru-RU"/>
              </w:rPr>
            </w:pPr>
          </w:p>
        </w:tc>
        <w:tc>
          <w:tcPr>
            <w:tcW w:w="344" w:type="pct"/>
            <w:vMerge/>
            <w:vAlign w:val="center"/>
            <w:hideMark/>
          </w:tcPr>
          <w:p w:rsidR="00D439F6" w:rsidRPr="00A5746B" w:rsidRDefault="00D439F6" w:rsidP="00895D64">
            <w:pPr>
              <w:jc w:val="left"/>
              <w:rPr>
                <w:rFonts w:eastAsia="Times New Roman"/>
                <w:sz w:val="20"/>
                <w:szCs w:val="20"/>
                <w:lang w:eastAsia="ru-RU"/>
              </w:rPr>
            </w:pPr>
          </w:p>
        </w:tc>
        <w:tc>
          <w:tcPr>
            <w:tcW w:w="374" w:type="pct"/>
            <w:vMerge/>
            <w:vAlign w:val="center"/>
            <w:hideMark/>
          </w:tcPr>
          <w:p w:rsidR="00D439F6" w:rsidRPr="00A5746B" w:rsidRDefault="00D439F6" w:rsidP="00895D64">
            <w:pPr>
              <w:jc w:val="left"/>
              <w:rPr>
                <w:rFonts w:eastAsia="Times New Roman"/>
                <w:sz w:val="20"/>
                <w:szCs w:val="20"/>
                <w:lang w:eastAsia="ru-RU"/>
              </w:rPr>
            </w:pPr>
          </w:p>
        </w:tc>
        <w:tc>
          <w:tcPr>
            <w:tcW w:w="839" w:type="pct"/>
            <w:shd w:val="clear" w:color="auto" w:fill="auto"/>
            <w:hideMark/>
          </w:tcPr>
          <w:p w:rsidR="00D439F6" w:rsidRPr="00A5746B" w:rsidRDefault="00D439F6" w:rsidP="00895D64">
            <w:pPr>
              <w:jc w:val="center"/>
              <w:rPr>
                <w:rFonts w:eastAsia="Times New Roman"/>
                <w:sz w:val="20"/>
                <w:szCs w:val="20"/>
                <w:lang w:eastAsia="ru-RU"/>
              </w:rPr>
            </w:pPr>
            <w:r w:rsidRPr="00A5746B">
              <w:rPr>
                <w:rFonts w:eastAsia="Times New Roman"/>
                <w:sz w:val="20"/>
                <w:szCs w:val="20"/>
                <w:lang w:eastAsia="ru-RU"/>
              </w:rPr>
              <w:t>Здания соцкультбыта</w:t>
            </w:r>
          </w:p>
        </w:tc>
        <w:tc>
          <w:tcPr>
            <w:tcW w:w="317" w:type="pct"/>
            <w:shd w:val="clear" w:color="auto" w:fill="auto"/>
            <w:noWrap/>
            <w:vAlign w:val="bottom"/>
            <w:hideMark/>
          </w:tcPr>
          <w:p w:rsidR="00D439F6" w:rsidRPr="00A5746B" w:rsidRDefault="00D439F6" w:rsidP="00895D64">
            <w:pPr>
              <w:jc w:val="left"/>
              <w:rPr>
                <w:rFonts w:eastAsia="Times New Roman"/>
                <w:sz w:val="20"/>
                <w:szCs w:val="20"/>
                <w:lang w:eastAsia="ru-RU"/>
              </w:rPr>
            </w:pPr>
            <w:r w:rsidRPr="00A5746B">
              <w:rPr>
                <w:rFonts w:eastAsia="Times New Roman"/>
                <w:sz w:val="20"/>
                <w:szCs w:val="20"/>
                <w:lang w:eastAsia="ru-RU"/>
              </w:rPr>
              <w:t> </w:t>
            </w:r>
          </w:p>
        </w:tc>
      </w:tr>
      <w:tr w:rsidR="00D439F6" w:rsidRPr="00A5746B" w:rsidTr="00015674">
        <w:trPr>
          <w:cantSplit/>
        </w:trPr>
        <w:tc>
          <w:tcPr>
            <w:tcW w:w="177" w:type="pct"/>
            <w:vMerge/>
            <w:vAlign w:val="center"/>
            <w:hideMark/>
          </w:tcPr>
          <w:p w:rsidR="00D439F6" w:rsidRPr="00A5746B" w:rsidRDefault="00D439F6" w:rsidP="00895D64">
            <w:pPr>
              <w:jc w:val="left"/>
              <w:rPr>
                <w:rFonts w:eastAsia="Times New Roman"/>
                <w:sz w:val="20"/>
                <w:szCs w:val="20"/>
                <w:lang w:eastAsia="ru-RU"/>
              </w:rPr>
            </w:pPr>
          </w:p>
        </w:tc>
        <w:tc>
          <w:tcPr>
            <w:tcW w:w="438" w:type="pct"/>
            <w:vMerge/>
            <w:vAlign w:val="center"/>
            <w:hideMark/>
          </w:tcPr>
          <w:p w:rsidR="00D439F6" w:rsidRPr="00A5746B" w:rsidRDefault="00D439F6" w:rsidP="00895D64">
            <w:pPr>
              <w:jc w:val="left"/>
              <w:rPr>
                <w:rFonts w:eastAsia="Times New Roman"/>
                <w:sz w:val="20"/>
                <w:szCs w:val="20"/>
                <w:lang w:eastAsia="ru-RU"/>
              </w:rPr>
            </w:pPr>
          </w:p>
        </w:tc>
        <w:tc>
          <w:tcPr>
            <w:tcW w:w="605" w:type="pct"/>
            <w:vMerge/>
            <w:vAlign w:val="center"/>
            <w:hideMark/>
          </w:tcPr>
          <w:p w:rsidR="00D439F6" w:rsidRPr="00A5746B" w:rsidRDefault="00D439F6" w:rsidP="00895D64">
            <w:pPr>
              <w:jc w:val="left"/>
              <w:rPr>
                <w:rFonts w:eastAsia="Times New Roman"/>
                <w:sz w:val="20"/>
                <w:szCs w:val="20"/>
                <w:lang w:eastAsia="ru-RU"/>
              </w:rPr>
            </w:pPr>
          </w:p>
        </w:tc>
        <w:tc>
          <w:tcPr>
            <w:tcW w:w="419" w:type="pct"/>
            <w:vMerge/>
            <w:vAlign w:val="center"/>
            <w:hideMark/>
          </w:tcPr>
          <w:p w:rsidR="00D439F6" w:rsidRPr="00A5746B" w:rsidRDefault="00D439F6" w:rsidP="00895D64">
            <w:pPr>
              <w:jc w:val="left"/>
              <w:rPr>
                <w:rFonts w:eastAsia="Times New Roman"/>
                <w:sz w:val="20"/>
                <w:szCs w:val="20"/>
                <w:lang w:eastAsia="ru-RU"/>
              </w:rPr>
            </w:pPr>
          </w:p>
        </w:tc>
        <w:tc>
          <w:tcPr>
            <w:tcW w:w="372" w:type="pct"/>
            <w:vMerge/>
            <w:vAlign w:val="center"/>
            <w:hideMark/>
          </w:tcPr>
          <w:p w:rsidR="00D439F6" w:rsidRPr="00A5746B" w:rsidRDefault="00D439F6" w:rsidP="00895D64">
            <w:pPr>
              <w:jc w:val="left"/>
              <w:rPr>
                <w:rFonts w:eastAsia="Times New Roman"/>
                <w:sz w:val="20"/>
                <w:szCs w:val="20"/>
                <w:lang w:eastAsia="ru-RU"/>
              </w:rPr>
            </w:pPr>
          </w:p>
        </w:tc>
        <w:tc>
          <w:tcPr>
            <w:tcW w:w="375" w:type="pct"/>
            <w:vMerge/>
            <w:vAlign w:val="center"/>
            <w:hideMark/>
          </w:tcPr>
          <w:p w:rsidR="00D439F6" w:rsidRPr="00A5746B" w:rsidRDefault="00D439F6" w:rsidP="00895D64">
            <w:pPr>
              <w:jc w:val="left"/>
              <w:rPr>
                <w:rFonts w:eastAsia="Times New Roman"/>
                <w:sz w:val="20"/>
                <w:szCs w:val="20"/>
                <w:lang w:eastAsia="ru-RU"/>
              </w:rPr>
            </w:pPr>
          </w:p>
        </w:tc>
        <w:tc>
          <w:tcPr>
            <w:tcW w:w="342" w:type="pct"/>
            <w:vMerge/>
            <w:vAlign w:val="center"/>
            <w:hideMark/>
          </w:tcPr>
          <w:p w:rsidR="00D439F6" w:rsidRPr="00A5746B" w:rsidRDefault="00D439F6" w:rsidP="00895D64">
            <w:pPr>
              <w:jc w:val="left"/>
              <w:rPr>
                <w:rFonts w:eastAsia="Times New Roman"/>
                <w:sz w:val="20"/>
                <w:szCs w:val="20"/>
                <w:lang w:eastAsia="ru-RU"/>
              </w:rPr>
            </w:pPr>
          </w:p>
        </w:tc>
        <w:tc>
          <w:tcPr>
            <w:tcW w:w="398" w:type="pct"/>
            <w:vMerge/>
            <w:vAlign w:val="center"/>
            <w:hideMark/>
          </w:tcPr>
          <w:p w:rsidR="00D439F6" w:rsidRPr="00A5746B" w:rsidRDefault="00D439F6" w:rsidP="00895D64">
            <w:pPr>
              <w:jc w:val="left"/>
              <w:rPr>
                <w:rFonts w:eastAsia="Times New Roman"/>
                <w:sz w:val="20"/>
                <w:szCs w:val="20"/>
                <w:lang w:eastAsia="ru-RU"/>
              </w:rPr>
            </w:pPr>
          </w:p>
        </w:tc>
        <w:tc>
          <w:tcPr>
            <w:tcW w:w="344" w:type="pct"/>
            <w:vMerge/>
            <w:vAlign w:val="center"/>
            <w:hideMark/>
          </w:tcPr>
          <w:p w:rsidR="00D439F6" w:rsidRPr="00A5746B" w:rsidRDefault="00D439F6" w:rsidP="00895D64">
            <w:pPr>
              <w:jc w:val="left"/>
              <w:rPr>
                <w:rFonts w:eastAsia="Times New Roman"/>
                <w:sz w:val="20"/>
                <w:szCs w:val="20"/>
                <w:lang w:eastAsia="ru-RU"/>
              </w:rPr>
            </w:pPr>
          </w:p>
        </w:tc>
        <w:tc>
          <w:tcPr>
            <w:tcW w:w="374" w:type="pct"/>
            <w:vMerge/>
            <w:vAlign w:val="center"/>
            <w:hideMark/>
          </w:tcPr>
          <w:p w:rsidR="00D439F6" w:rsidRPr="00A5746B" w:rsidRDefault="00D439F6" w:rsidP="00895D64">
            <w:pPr>
              <w:jc w:val="left"/>
              <w:rPr>
                <w:rFonts w:eastAsia="Times New Roman"/>
                <w:sz w:val="20"/>
                <w:szCs w:val="20"/>
                <w:lang w:eastAsia="ru-RU"/>
              </w:rPr>
            </w:pPr>
          </w:p>
        </w:tc>
        <w:tc>
          <w:tcPr>
            <w:tcW w:w="839" w:type="pct"/>
            <w:shd w:val="clear" w:color="auto" w:fill="auto"/>
            <w:hideMark/>
          </w:tcPr>
          <w:p w:rsidR="00D439F6" w:rsidRPr="00A5746B" w:rsidRDefault="00D439F6" w:rsidP="00895D64">
            <w:pPr>
              <w:jc w:val="center"/>
              <w:rPr>
                <w:rFonts w:eastAsia="Times New Roman"/>
                <w:sz w:val="20"/>
                <w:szCs w:val="20"/>
                <w:lang w:eastAsia="ru-RU"/>
              </w:rPr>
            </w:pPr>
            <w:r w:rsidRPr="00A5746B">
              <w:rPr>
                <w:rFonts w:eastAsia="Times New Roman"/>
                <w:sz w:val="20"/>
                <w:szCs w:val="20"/>
                <w:lang w:eastAsia="ru-RU"/>
              </w:rPr>
              <w:t xml:space="preserve"> Прочие</w:t>
            </w:r>
          </w:p>
        </w:tc>
        <w:tc>
          <w:tcPr>
            <w:tcW w:w="317" w:type="pct"/>
            <w:shd w:val="clear" w:color="auto" w:fill="auto"/>
            <w:noWrap/>
            <w:vAlign w:val="bottom"/>
            <w:hideMark/>
          </w:tcPr>
          <w:p w:rsidR="00D439F6" w:rsidRPr="00A5746B" w:rsidRDefault="00D439F6" w:rsidP="00895D64">
            <w:pPr>
              <w:jc w:val="left"/>
              <w:rPr>
                <w:rFonts w:eastAsia="Times New Roman"/>
                <w:sz w:val="20"/>
                <w:szCs w:val="20"/>
                <w:lang w:eastAsia="ru-RU"/>
              </w:rPr>
            </w:pPr>
            <w:r w:rsidRPr="00A5746B">
              <w:rPr>
                <w:rFonts w:eastAsia="Times New Roman"/>
                <w:sz w:val="20"/>
                <w:szCs w:val="20"/>
                <w:lang w:eastAsia="ru-RU"/>
              </w:rPr>
              <w:t> </w:t>
            </w:r>
          </w:p>
        </w:tc>
      </w:tr>
      <w:tr w:rsidR="00D439F6" w:rsidRPr="00A5746B" w:rsidTr="00015674">
        <w:trPr>
          <w:cantSplit/>
        </w:trPr>
        <w:tc>
          <w:tcPr>
            <w:tcW w:w="177" w:type="pct"/>
            <w:vMerge w:val="restart"/>
            <w:shd w:val="clear" w:color="auto" w:fill="auto"/>
            <w:noWrap/>
            <w:vAlign w:val="center"/>
            <w:hideMark/>
          </w:tcPr>
          <w:p w:rsidR="00D439F6" w:rsidRPr="00A5746B" w:rsidRDefault="00D439F6" w:rsidP="00895D64">
            <w:pPr>
              <w:jc w:val="center"/>
              <w:rPr>
                <w:rFonts w:eastAsia="Times New Roman"/>
                <w:sz w:val="20"/>
                <w:szCs w:val="20"/>
                <w:lang w:eastAsia="ru-RU"/>
              </w:rPr>
            </w:pPr>
            <w:r w:rsidRPr="00A5746B">
              <w:rPr>
                <w:rFonts w:eastAsia="Times New Roman"/>
                <w:sz w:val="20"/>
                <w:szCs w:val="20"/>
                <w:lang w:eastAsia="ru-RU"/>
              </w:rPr>
              <w:t>3</w:t>
            </w:r>
          </w:p>
        </w:tc>
        <w:tc>
          <w:tcPr>
            <w:tcW w:w="438" w:type="pct"/>
            <w:vMerge w:val="restart"/>
            <w:shd w:val="clear" w:color="000000" w:fill="FFC000"/>
            <w:vAlign w:val="center"/>
            <w:hideMark/>
          </w:tcPr>
          <w:p w:rsidR="00D439F6" w:rsidRPr="00A5746B" w:rsidRDefault="00D439F6" w:rsidP="00015674">
            <w:pPr>
              <w:jc w:val="center"/>
              <w:rPr>
                <w:rFonts w:eastAsia="Times New Roman"/>
                <w:sz w:val="20"/>
                <w:szCs w:val="20"/>
                <w:lang w:eastAsia="ru-RU"/>
              </w:rPr>
            </w:pPr>
            <w:r w:rsidRPr="00A5746B">
              <w:rPr>
                <w:rFonts w:eastAsia="Times New Roman"/>
                <w:sz w:val="20"/>
                <w:szCs w:val="20"/>
                <w:lang w:eastAsia="ru-RU"/>
              </w:rPr>
              <w:t>п. Яр, ул.Вершининой, д. 6; ГКОУ УР "Ярская школа - и</w:t>
            </w:r>
            <w:r w:rsidRPr="00A5746B">
              <w:rPr>
                <w:rFonts w:eastAsia="Times New Roman"/>
                <w:sz w:val="20"/>
                <w:szCs w:val="20"/>
                <w:lang w:eastAsia="ru-RU"/>
              </w:rPr>
              <w:t>н</w:t>
            </w:r>
            <w:r w:rsidR="00015674" w:rsidRPr="00A5746B">
              <w:rPr>
                <w:rFonts w:eastAsia="Times New Roman"/>
                <w:sz w:val="20"/>
                <w:szCs w:val="20"/>
                <w:lang w:eastAsia="ru-RU"/>
              </w:rPr>
              <w:t>тернат"</w:t>
            </w:r>
          </w:p>
        </w:tc>
        <w:tc>
          <w:tcPr>
            <w:tcW w:w="605" w:type="pct"/>
            <w:vMerge w:val="restart"/>
            <w:shd w:val="clear" w:color="auto" w:fill="auto"/>
            <w:vAlign w:val="center"/>
            <w:hideMark/>
          </w:tcPr>
          <w:p w:rsidR="00D439F6" w:rsidRPr="00A5746B" w:rsidRDefault="00D439F6" w:rsidP="00015674">
            <w:pPr>
              <w:jc w:val="center"/>
              <w:rPr>
                <w:rFonts w:eastAsia="Times New Roman"/>
                <w:sz w:val="20"/>
                <w:szCs w:val="20"/>
                <w:lang w:eastAsia="ru-RU"/>
              </w:rPr>
            </w:pPr>
            <w:r w:rsidRPr="00A5746B">
              <w:rPr>
                <w:rFonts w:eastAsia="Times New Roman"/>
                <w:sz w:val="20"/>
                <w:szCs w:val="20"/>
                <w:lang w:eastAsia="ru-RU"/>
              </w:rPr>
              <w:t>Министерство образования и науки УР (АО "Газпром газора</w:t>
            </w:r>
            <w:r w:rsidRPr="00A5746B">
              <w:rPr>
                <w:rFonts w:eastAsia="Times New Roman"/>
                <w:sz w:val="20"/>
                <w:szCs w:val="20"/>
                <w:lang w:eastAsia="ru-RU"/>
              </w:rPr>
              <w:t>с</w:t>
            </w:r>
            <w:r w:rsidRPr="00A5746B">
              <w:rPr>
                <w:rFonts w:eastAsia="Times New Roman"/>
                <w:sz w:val="20"/>
                <w:szCs w:val="20"/>
                <w:lang w:eastAsia="ru-RU"/>
              </w:rPr>
              <w:t>пределение Ижевск в г. Глаз</w:t>
            </w:r>
            <w:r w:rsidRPr="00A5746B">
              <w:rPr>
                <w:rFonts w:eastAsia="Times New Roman"/>
                <w:sz w:val="20"/>
                <w:szCs w:val="20"/>
                <w:lang w:eastAsia="ru-RU"/>
              </w:rPr>
              <w:t>о</w:t>
            </w:r>
            <w:r w:rsidRPr="00A5746B">
              <w:rPr>
                <w:rFonts w:eastAsia="Times New Roman"/>
                <w:sz w:val="20"/>
                <w:szCs w:val="20"/>
                <w:lang w:eastAsia="ru-RU"/>
              </w:rPr>
              <w:t xml:space="preserve">ве </w:t>
            </w:r>
          </w:p>
        </w:tc>
        <w:tc>
          <w:tcPr>
            <w:tcW w:w="419" w:type="pct"/>
            <w:vMerge w:val="restart"/>
            <w:shd w:val="clear" w:color="auto" w:fill="auto"/>
            <w:noWrap/>
            <w:vAlign w:val="center"/>
            <w:hideMark/>
          </w:tcPr>
          <w:p w:rsidR="00D439F6" w:rsidRPr="00A5746B" w:rsidRDefault="00D439F6" w:rsidP="00895D64">
            <w:pPr>
              <w:jc w:val="center"/>
              <w:rPr>
                <w:rFonts w:eastAsia="Times New Roman"/>
                <w:sz w:val="20"/>
                <w:szCs w:val="20"/>
                <w:lang w:eastAsia="ru-RU"/>
              </w:rPr>
            </w:pPr>
            <w:r w:rsidRPr="00A5746B">
              <w:rPr>
                <w:rFonts w:eastAsia="Times New Roman"/>
                <w:sz w:val="20"/>
                <w:szCs w:val="20"/>
                <w:lang w:eastAsia="ru-RU"/>
              </w:rPr>
              <w:t>1998</w:t>
            </w:r>
          </w:p>
        </w:tc>
        <w:tc>
          <w:tcPr>
            <w:tcW w:w="372" w:type="pct"/>
            <w:vMerge w:val="restart"/>
            <w:shd w:val="clear" w:color="auto" w:fill="auto"/>
            <w:noWrap/>
            <w:vAlign w:val="center"/>
            <w:hideMark/>
          </w:tcPr>
          <w:p w:rsidR="00D439F6" w:rsidRPr="00A5746B" w:rsidRDefault="00D439F6" w:rsidP="00895D64">
            <w:pPr>
              <w:jc w:val="center"/>
              <w:rPr>
                <w:rFonts w:eastAsia="Times New Roman"/>
                <w:sz w:val="20"/>
                <w:szCs w:val="20"/>
                <w:lang w:eastAsia="ru-RU"/>
              </w:rPr>
            </w:pPr>
            <w:r w:rsidRPr="00A5746B">
              <w:rPr>
                <w:rFonts w:eastAsia="Times New Roman"/>
                <w:sz w:val="20"/>
                <w:szCs w:val="20"/>
                <w:lang w:eastAsia="ru-RU"/>
              </w:rPr>
              <w:t>-</w:t>
            </w:r>
          </w:p>
        </w:tc>
        <w:tc>
          <w:tcPr>
            <w:tcW w:w="375" w:type="pct"/>
            <w:vMerge w:val="restart"/>
            <w:shd w:val="clear" w:color="auto" w:fill="auto"/>
            <w:noWrap/>
            <w:vAlign w:val="center"/>
            <w:hideMark/>
          </w:tcPr>
          <w:p w:rsidR="00D439F6" w:rsidRPr="00A5746B" w:rsidRDefault="00D439F6" w:rsidP="00895D64">
            <w:pPr>
              <w:jc w:val="center"/>
              <w:rPr>
                <w:rFonts w:eastAsia="Times New Roman"/>
                <w:sz w:val="20"/>
                <w:szCs w:val="20"/>
                <w:lang w:eastAsia="ru-RU"/>
              </w:rPr>
            </w:pPr>
            <w:r w:rsidRPr="00A5746B">
              <w:rPr>
                <w:rFonts w:eastAsia="Times New Roman"/>
                <w:sz w:val="20"/>
                <w:szCs w:val="20"/>
                <w:lang w:eastAsia="ru-RU"/>
              </w:rPr>
              <w:t>0,206</w:t>
            </w:r>
          </w:p>
        </w:tc>
        <w:tc>
          <w:tcPr>
            <w:tcW w:w="342" w:type="pct"/>
            <w:vMerge w:val="restart"/>
            <w:shd w:val="clear" w:color="auto" w:fill="auto"/>
            <w:noWrap/>
            <w:vAlign w:val="center"/>
            <w:hideMark/>
          </w:tcPr>
          <w:p w:rsidR="00D439F6" w:rsidRPr="00A5746B" w:rsidRDefault="00D439F6" w:rsidP="00895D64">
            <w:pPr>
              <w:jc w:val="center"/>
              <w:rPr>
                <w:rFonts w:eastAsia="Times New Roman"/>
                <w:sz w:val="20"/>
                <w:szCs w:val="20"/>
                <w:lang w:eastAsia="ru-RU"/>
              </w:rPr>
            </w:pPr>
            <w:r w:rsidRPr="00A5746B">
              <w:rPr>
                <w:rFonts w:eastAsia="Times New Roman"/>
                <w:sz w:val="20"/>
                <w:szCs w:val="20"/>
                <w:lang w:eastAsia="ru-RU"/>
              </w:rPr>
              <w:t>0,202</w:t>
            </w:r>
          </w:p>
        </w:tc>
        <w:tc>
          <w:tcPr>
            <w:tcW w:w="398" w:type="pct"/>
            <w:vMerge w:val="restart"/>
            <w:shd w:val="clear" w:color="auto" w:fill="auto"/>
            <w:noWrap/>
            <w:vAlign w:val="center"/>
            <w:hideMark/>
          </w:tcPr>
          <w:p w:rsidR="00D439F6" w:rsidRPr="00A5746B" w:rsidRDefault="00D439F6" w:rsidP="00895D64">
            <w:pPr>
              <w:jc w:val="center"/>
              <w:rPr>
                <w:rFonts w:eastAsia="Times New Roman"/>
                <w:sz w:val="20"/>
                <w:szCs w:val="20"/>
                <w:lang w:eastAsia="ru-RU"/>
              </w:rPr>
            </w:pPr>
            <w:r w:rsidRPr="00A5746B">
              <w:rPr>
                <w:rFonts w:eastAsia="Times New Roman"/>
                <w:sz w:val="20"/>
                <w:szCs w:val="20"/>
                <w:lang w:eastAsia="ru-RU"/>
              </w:rPr>
              <w:t>нет</w:t>
            </w:r>
          </w:p>
        </w:tc>
        <w:tc>
          <w:tcPr>
            <w:tcW w:w="344" w:type="pct"/>
            <w:vMerge w:val="restart"/>
            <w:shd w:val="clear" w:color="auto" w:fill="auto"/>
            <w:noWrap/>
            <w:vAlign w:val="center"/>
            <w:hideMark/>
          </w:tcPr>
          <w:p w:rsidR="00D439F6" w:rsidRPr="00A5746B" w:rsidRDefault="00D439F6" w:rsidP="00895D64">
            <w:pPr>
              <w:jc w:val="center"/>
              <w:rPr>
                <w:rFonts w:eastAsia="Times New Roman"/>
                <w:sz w:val="20"/>
                <w:szCs w:val="20"/>
                <w:lang w:eastAsia="ru-RU"/>
              </w:rPr>
            </w:pPr>
            <w:r w:rsidRPr="00A5746B">
              <w:rPr>
                <w:rFonts w:eastAsia="Times New Roman"/>
                <w:sz w:val="20"/>
                <w:szCs w:val="20"/>
                <w:lang w:eastAsia="ru-RU"/>
              </w:rPr>
              <w:t>газ</w:t>
            </w:r>
          </w:p>
        </w:tc>
        <w:tc>
          <w:tcPr>
            <w:tcW w:w="374" w:type="pct"/>
            <w:vMerge w:val="restart"/>
            <w:shd w:val="clear" w:color="auto" w:fill="auto"/>
            <w:vAlign w:val="center"/>
            <w:hideMark/>
          </w:tcPr>
          <w:p w:rsidR="00D439F6" w:rsidRPr="00A5746B" w:rsidRDefault="00D439F6" w:rsidP="00895D64">
            <w:pPr>
              <w:jc w:val="center"/>
              <w:rPr>
                <w:rFonts w:eastAsia="Times New Roman"/>
                <w:sz w:val="20"/>
                <w:szCs w:val="20"/>
                <w:lang w:eastAsia="ru-RU"/>
              </w:rPr>
            </w:pPr>
            <w:r w:rsidRPr="00A5746B">
              <w:rPr>
                <w:rFonts w:eastAsia="Times New Roman"/>
                <w:sz w:val="20"/>
                <w:szCs w:val="20"/>
                <w:lang w:eastAsia="ru-RU"/>
              </w:rPr>
              <w:t>нет</w:t>
            </w:r>
          </w:p>
        </w:tc>
        <w:tc>
          <w:tcPr>
            <w:tcW w:w="839" w:type="pct"/>
            <w:shd w:val="clear" w:color="auto" w:fill="auto"/>
            <w:hideMark/>
          </w:tcPr>
          <w:p w:rsidR="00D439F6" w:rsidRPr="00A5746B" w:rsidRDefault="00D439F6" w:rsidP="00895D64">
            <w:pPr>
              <w:jc w:val="center"/>
              <w:rPr>
                <w:rFonts w:eastAsia="Times New Roman"/>
                <w:sz w:val="20"/>
                <w:szCs w:val="20"/>
                <w:lang w:eastAsia="ru-RU"/>
              </w:rPr>
            </w:pPr>
            <w:r w:rsidRPr="00A5746B">
              <w:rPr>
                <w:rFonts w:eastAsia="Times New Roman"/>
                <w:sz w:val="20"/>
                <w:szCs w:val="20"/>
                <w:lang w:eastAsia="ru-RU"/>
              </w:rPr>
              <w:t>Жилые здания</w:t>
            </w:r>
          </w:p>
        </w:tc>
        <w:tc>
          <w:tcPr>
            <w:tcW w:w="317" w:type="pct"/>
            <w:shd w:val="clear" w:color="auto" w:fill="auto"/>
            <w:noWrap/>
            <w:vAlign w:val="bottom"/>
            <w:hideMark/>
          </w:tcPr>
          <w:p w:rsidR="00D439F6" w:rsidRPr="00A5746B" w:rsidRDefault="00D439F6" w:rsidP="00895D64">
            <w:pPr>
              <w:jc w:val="left"/>
              <w:rPr>
                <w:rFonts w:eastAsia="Times New Roman"/>
                <w:sz w:val="20"/>
                <w:szCs w:val="20"/>
                <w:lang w:eastAsia="ru-RU"/>
              </w:rPr>
            </w:pPr>
            <w:r w:rsidRPr="00A5746B">
              <w:rPr>
                <w:rFonts w:eastAsia="Times New Roman"/>
                <w:sz w:val="20"/>
                <w:szCs w:val="20"/>
                <w:lang w:eastAsia="ru-RU"/>
              </w:rPr>
              <w:t> </w:t>
            </w:r>
          </w:p>
        </w:tc>
      </w:tr>
      <w:tr w:rsidR="00D439F6" w:rsidRPr="00A5746B" w:rsidTr="00015674">
        <w:trPr>
          <w:cantSplit/>
        </w:trPr>
        <w:tc>
          <w:tcPr>
            <w:tcW w:w="177" w:type="pct"/>
            <w:vMerge/>
            <w:vAlign w:val="center"/>
            <w:hideMark/>
          </w:tcPr>
          <w:p w:rsidR="00D439F6" w:rsidRPr="00A5746B" w:rsidRDefault="00D439F6" w:rsidP="00895D64">
            <w:pPr>
              <w:jc w:val="left"/>
              <w:rPr>
                <w:rFonts w:eastAsia="Times New Roman"/>
                <w:sz w:val="20"/>
                <w:szCs w:val="20"/>
                <w:lang w:eastAsia="ru-RU"/>
              </w:rPr>
            </w:pPr>
          </w:p>
        </w:tc>
        <w:tc>
          <w:tcPr>
            <w:tcW w:w="438" w:type="pct"/>
            <w:vMerge/>
            <w:vAlign w:val="center"/>
            <w:hideMark/>
          </w:tcPr>
          <w:p w:rsidR="00D439F6" w:rsidRPr="00A5746B" w:rsidRDefault="00D439F6" w:rsidP="00895D64">
            <w:pPr>
              <w:jc w:val="left"/>
              <w:rPr>
                <w:rFonts w:eastAsia="Times New Roman"/>
                <w:sz w:val="20"/>
                <w:szCs w:val="20"/>
                <w:lang w:eastAsia="ru-RU"/>
              </w:rPr>
            </w:pPr>
          </w:p>
        </w:tc>
        <w:tc>
          <w:tcPr>
            <w:tcW w:w="605" w:type="pct"/>
            <w:vMerge/>
            <w:vAlign w:val="center"/>
            <w:hideMark/>
          </w:tcPr>
          <w:p w:rsidR="00D439F6" w:rsidRPr="00A5746B" w:rsidRDefault="00D439F6" w:rsidP="00895D64">
            <w:pPr>
              <w:jc w:val="left"/>
              <w:rPr>
                <w:rFonts w:eastAsia="Times New Roman"/>
                <w:sz w:val="20"/>
                <w:szCs w:val="20"/>
                <w:lang w:eastAsia="ru-RU"/>
              </w:rPr>
            </w:pPr>
          </w:p>
        </w:tc>
        <w:tc>
          <w:tcPr>
            <w:tcW w:w="419" w:type="pct"/>
            <w:vMerge/>
            <w:vAlign w:val="center"/>
            <w:hideMark/>
          </w:tcPr>
          <w:p w:rsidR="00D439F6" w:rsidRPr="00A5746B" w:rsidRDefault="00D439F6" w:rsidP="00895D64">
            <w:pPr>
              <w:jc w:val="left"/>
              <w:rPr>
                <w:rFonts w:eastAsia="Times New Roman"/>
                <w:sz w:val="20"/>
                <w:szCs w:val="20"/>
                <w:lang w:eastAsia="ru-RU"/>
              </w:rPr>
            </w:pPr>
          </w:p>
        </w:tc>
        <w:tc>
          <w:tcPr>
            <w:tcW w:w="372" w:type="pct"/>
            <w:vMerge/>
            <w:vAlign w:val="center"/>
            <w:hideMark/>
          </w:tcPr>
          <w:p w:rsidR="00D439F6" w:rsidRPr="00A5746B" w:rsidRDefault="00D439F6" w:rsidP="00895D64">
            <w:pPr>
              <w:jc w:val="left"/>
              <w:rPr>
                <w:rFonts w:eastAsia="Times New Roman"/>
                <w:sz w:val="20"/>
                <w:szCs w:val="20"/>
                <w:lang w:eastAsia="ru-RU"/>
              </w:rPr>
            </w:pPr>
          </w:p>
        </w:tc>
        <w:tc>
          <w:tcPr>
            <w:tcW w:w="375" w:type="pct"/>
            <w:vMerge/>
            <w:vAlign w:val="center"/>
            <w:hideMark/>
          </w:tcPr>
          <w:p w:rsidR="00D439F6" w:rsidRPr="00A5746B" w:rsidRDefault="00D439F6" w:rsidP="00895D64">
            <w:pPr>
              <w:jc w:val="left"/>
              <w:rPr>
                <w:rFonts w:eastAsia="Times New Roman"/>
                <w:sz w:val="20"/>
                <w:szCs w:val="20"/>
                <w:lang w:eastAsia="ru-RU"/>
              </w:rPr>
            </w:pPr>
          </w:p>
        </w:tc>
        <w:tc>
          <w:tcPr>
            <w:tcW w:w="342" w:type="pct"/>
            <w:vMerge/>
            <w:vAlign w:val="center"/>
            <w:hideMark/>
          </w:tcPr>
          <w:p w:rsidR="00D439F6" w:rsidRPr="00A5746B" w:rsidRDefault="00D439F6" w:rsidP="00895D64">
            <w:pPr>
              <w:jc w:val="left"/>
              <w:rPr>
                <w:rFonts w:eastAsia="Times New Roman"/>
                <w:sz w:val="20"/>
                <w:szCs w:val="20"/>
                <w:lang w:eastAsia="ru-RU"/>
              </w:rPr>
            </w:pPr>
          </w:p>
        </w:tc>
        <w:tc>
          <w:tcPr>
            <w:tcW w:w="398" w:type="pct"/>
            <w:vMerge/>
            <w:vAlign w:val="center"/>
            <w:hideMark/>
          </w:tcPr>
          <w:p w:rsidR="00D439F6" w:rsidRPr="00A5746B" w:rsidRDefault="00D439F6" w:rsidP="00895D64">
            <w:pPr>
              <w:jc w:val="left"/>
              <w:rPr>
                <w:rFonts w:eastAsia="Times New Roman"/>
                <w:sz w:val="20"/>
                <w:szCs w:val="20"/>
                <w:lang w:eastAsia="ru-RU"/>
              </w:rPr>
            </w:pPr>
          </w:p>
        </w:tc>
        <w:tc>
          <w:tcPr>
            <w:tcW w:w="344" w:type="pct"/>
            <w:vMerge/>
            <w:vAlign w:val="center"/>
            <w:hideMark/>
          </w:tcPr>
          <w:p w:rsidR="00D439F6" w:rsidRPr="00A5746B" w:rsidRDefault="00D439F6" w:rsidP="00895D64">
            <w:pPr>
              <w:jc w:val="left"/>
              <w:rPr>
                <w:rFonts w:eastAsia="Times New Roman"/>
                <w:sz w:val="20"/>
                <w:szCs w:val="20"/>
                <w:lang w:eastAsia="ru-RU"/>
              </w:rPr>
            </w:pPr>
          </w:p>
        </w:tc>
        <w:tc>
          <w:tcPr>
            <w:tcW w:w="374" w:type="pct"/>
            <w:vMerge/>
            <w:vAlign w:val="center"/>
            <w:hideMark/>
          </w:tcPr>
          <w:p w:rsidR="00D439F6" w:rsidRPr="00A5746B" w:rsidRDefault="00D439F6" w:rsidP="00895D64">
            <w:pPr>
              <w:jc w:val="left"/>
              <w:rPr>
                <w:rFonts w:eastAsia="Times New Roman"/>
                <w:sz w:val="20"/>
                <w:szCs w:val="20"/>
                <w:lang w:eastAsia="ru-RU"/>
              </w:rPr>
            </w:pPr>
          </w:p>
        </w:tc>
        <w:tc>
          <w:tcPr>
            <w:tcW w:w="839" w:type="pct"/>
            <w:shd w:val="clear" w:color="auto" w:fill="auto"/>
            <w:hideMark/>
          </w:tcPr>
          <w:p w:rsidR="00D439F6" w:rsidRPr="00A5746B" w:rsidRDefault="00D439F6" w:rsidP="00895D64">
            <w:pPr>
              <w:jc w:val="center"/>
              <w:rPr>
                <w:rFonts w:eastAsia="Times New Roman"/>
                <w:sz w:val="20"/>
                <w:szCs w:val="20"/>
                <w:lang w:eastAsia="ru-RU"/>
              </w:rPr>
            </w:pPr>
            <w:r w:rsidRPr="00A5746B">
              <w:rPr>
                <w:rFonts w:eastAsia="Times New Roman"/>
                <w:sz w:val="20"/>
                <w:szCs w:val="20"/>
                <w:lang w:eastAsia="ru-RU"/>
              </w:rPr>
              <w:t xml:space="preserve"> Детские учреждения</w:t>
            </w:r>
          </w:p>
        </w:tc>
        <w:tc>
          <w:tcPr>
            <w:tcW w:w="317" w:type="pct"/>
            <w:shd w:val="clear" w:color="auto" w:fill="auto"/>
            <w:noWrap/>
            <w:vAlign w:val="bottom"/>
            <w:hideMark/>
          </w:tcPr>
          <w:p w:rsidR="00D439F6" w:rsidRPr="00A5746B" w:rsidRDefault="00D439F6" w:rsidP="00895D64">
            <w:pPr>
              <w:jc w:val="left"/>
              <w:rPr>
                <w:rFonts w:eastAsia="Times New Roman"/>
                <w:sz w:val="20"/>
                <w:szCs w:val="20"/>
                <w:lang w:eastAsia="ru-RU"/>
              </w:rPr>
            </w:pPr>
            <w:r w:rsidRPr="00A5746B">
              <w:rPr>
                <w:rFonts w:eastAsia="Times New Roman"/>
                <w:sz w:val="20"/>
                <w:szCs w:val="20"/>
                <w:lang w:eastAsia="ru-RU"/>
              </w:rPr>
              <w:t> </w:t>
            </w:r>
          </w:p>
        </w:tc>
      </w:tr>
      <w:tr w:rsidR="00D439F6" w:rsidRPr="00A5746B" w:rsidTr="00015674">
        <w:trPr>
          <w:cantSplit/>
        </w:trPr>
        <w:tc>
          <w:tcPr>
            <w:tcW w:w="177" w:type="pct"/>
            <w:vMerge/>
            <w:vAlign w:val="center"/>
            <w:hideMark/>
          </w:tcPr>
          <w:p w:rsidR="00D439F6" w:rsidRPr="00A5746B" w:rsidRDefault="00D439F6" w:rsidP="00895D64">
            <w:pPr>
              <w:jc w:val="left"/>
              <w:rPr>
                <w:rFonts w:eastAsia="Times New Roman"/>
                <w:sz w:val="20"/>
                <w:szCs w:val="20"/>
                <w:lang w:eastAsia="ru-RU"/>
              </w:rPr>
            </w:pPr>
          </w:p>
        </w:tc>
        <w:tc>
          <w:tcPr>
            <w:tcW w:w="438" w:type="pct"/>
            <w:vMerge/>
            <w:vAlign w:val="center"/>
            <w:hideMark/>
          </w:tcPr>
          <w:p w:rsidR="00D439F6" w:rsidRPr="00A5746B" w:rsidRDefault="00D439F6" w:rsidP="00895D64">
            <w:pPr>
              <w:jc w:val="left"/>
              <w:rPr>
                <w:rFonts w:eastAsia="Times New Roman"/>
                <w:sz w:val="20"/>
                <w:szCs w:val="20"/>
                <w:lang w:eastAsia="ru-RU"/>
              </w:rPr>
            </w:pPr>
          </w:p>
        </w:tc>
        <w:tc>
          <w:tcPr>
            <w:tcW w:w="605" w:type="pct"/>
            <w:vMerge/>
            <w:vAlign w:val="center"/>
            <w:hideMark/>
          </w:tcPr>
          <w:p w:rsidR="00D439F6" w:rsidRPr="00A5746B" w:rsidRDefault="00D439F6" w:rsidP="00895D64">
            <w:pPr>
              <w:jc w:val="left"/>
              <w:rPr>
                <w:rFonts w:eastAsia="Times New Roman"/>
                <w:sz w:val="20"/>
                <w:szCs w:val="20"/>
                <w:lang w:eastAsia="ru-RU"/>
              </w:rPr>
            </w:pPr>
          </w:p>
        </w:tc>
        <w:tc>
          <w:tcPr>
            <w:tcW w:w="419" w:type="pct"/>
            <w:vMerge/>
            <w:vAlign w:val="center"/>
            <w:hideMark/>
          </w:tcPr>
          <w:p w:rsidR="00D439F6" w:rsidRPr="00A5746B" w:rsidRDefault="00D439F6" w:rsidP="00895D64">
            <w:pPr>
              <w:jc w:val="left"/>
              <w:rPr>
                <w:rFonts w:eastAsia="Times New Roman"/>
                <w:sz w:val="20"/>
                <w:szCs w:val="20"/>
                <w:lang w:eastAsia="ru-RU"/>
              </w:rPr>
            </w:pPr>
          </w:p>
        </w:tc>
        <w:tc>
          <w:tcPr>
            <w:tcW w:w="372" w:type="pct"/>
            <w:vMerge/>
            <w:vAlign w:val="center"/>
            <w:hideMark/>
          </w:tcPr>
          <w:p w:rsidR="00D439F6" w:rsidRPr="00A5746B" w:rsidRDefault="00D439F6" w:rsidP="00895D64">
            <w:pPr>
              <w:jc w:val="left"/>
              <w:rPr>
                <w:rFonts w:eastAsia="Times New Roman"/>
                <w:sz w:val="20"/>
                <w:szCs w:val="20"/>
                <w:lang w:eastAsia="ru-RU"/>
              </w:rPr>
            </w:pPr>
          </w:p>
        </w:tc>
        <w:tc>
          <w:tcPr>
            <w:tcW w:w="375" w:type="pct"/>
            <w:vMerge/>
            <w:vAlign w:val="center"/>
            <w:hideMark/>
          </w:tcPr>
          <w:p w:rsidR="00D439F6" w:rsidRPr="00A5746B" w:rsidRDefault="00D439F6" w:rsidP="00895D64">
            <w:pPr>
              <w:jc w:val="left"/>
              <w:rPr>
                <w:rFonts w:eastAsia="Times New Roman"/>
                <w:sz w:val="20"/>
                <w:szCs w:val="20"/>
                <w:lang w:eastAsia="ru-RU"/>
              </w:rPr>
            </w:pPr>
          </w:p>
        </w:tc>
        <w:tc>
          <w:tcPr>
            <w:tcW w:w="342" w:type="pct"/>
            <w:vMerge/>
            <w:vAlign w:val="center"/>
            <w:hideMark/>
          </w:tcPr>
          <w:p w:rsidR="00D439F6" w:rsidRPr="00A5746B" w:rsidRDefault="00D439F6" w:rsidP="00895D64">
            <w:pPr>
              <w:jc w:val="left"/>
              <w:rPr>
                <w:rFonts w:eastAsia="Times New Roman"/>
                <w:sz w:val="20"/>
                <w:szCs w:val="20"/>
                <w:lang w:eastAsia="ru-RU"/>
              </w:rPr>
            </w:pPr>
          </w:p>
        </w:tc>
        <w:tc>
          <w:tcPr>
            <w:tcW w:w="398" w:type="pct"/>
            <w:vMerge/>
            <w:vAlign w:val="center"/>
            <w:hideMark/>
          </w:tcPr>
          <w:p w:rsidR="00D439F6" w:rsidRPr="00A5746B" w:rsidRDefault="00D439F6" w:rsidP="00895D64">
            <w:pPr>
              <w:jc w:val="left"/>
              <w:rPr>
                <w:rFonts w:eastAsia="Times New Roman"/>
                <w:sz w:val="20"/>
                <w:szCs w:val="20"/>
                <w:lang w:eastAsia="ru-RU"/>
              </w:rPr>
            </w:pPr>
          </w:p>
        </w:tc>
        <w:tc>
          <w:tcPr>
            <w:tcW w:w="344" w:type="pct"/>
            <w:vMerge/>
            <w:vAlign w:val="center"/>
            <w:hideMark/>
          </w:tcPr>
          <w:p w:rsidR="00D439F6" w:rsidRPr="00A5746B" w:rsidRDefault="00D439F6" w:rsidP="00895D64">
            <w:pPr>
              <w:jc w:val="left"/>
              <w:rPr>
                <w:rFonts w:eastAsia="Times New Roman"/>
                <w:sz w:val="20"/>
                <w:szCs w:val="20"/>
                <w:lang w:eastAsia="ru-RU"/>
              </w:rPr>
            </w:pPr>
          </w:p>
        </w:tc>
        <w:tc>
          <w:tcPr>
            <w:tcW w:w="374" w:type="pct"/>
            <w:vMerge/>
            <w:vAlign w:val="center"/>
            <w:hideMark/>
          </w:tcPr>
          <w:p w:rsidR="00D439F6" w:rsidRPr="00A5746B" w:rsidRDefault="00D439F6" w:rsidP="00895D64">
            <w:pPr>
              <w:jc w:val="left"/>
              <w:rPr>
                <w:rFonts w:eastAsia="Times New Roman"/>
                <w:sz w:val="20"/>
                <w:szCs w:val="20"/>
                <w:lang w:eastAsia="ru-RU"/>
              </w:rPr>
            </w:pPr>
          </w:p>
        </w:tc>
        <w:tc>
          <w:tcPr>
            <w:tcW w:w="839" w:type="pct"/>
            <w:shd w:val="clear" w:color="auto" w:fill="auto"/>
            <w:hideMark/>
          </w:tcPr>
          <w:p w:rsidR="00D439F6" w:rsidRPr="00A5746B" w:rsidRDefault="00D439F6" w:rsidP="00895D64">
            <w:pPr>
              <w:jc w:val="center"/>
              <w:rPr>
                <w:rFonts w:eastAsia="Times New Roman"/>
                <w:sz w:val="20"/>
                <w:szCs w:val="20"/>
                <w:lang w:eastAsia="ru-RU"/>
              </w:rPr>
            </w:pPr>
            <w:r w:rsidRPr="00A5746B">
              <w:rPr>
                <w:rFonts w:eastAsia="Times New Roman"/>
                <w:sz w:val="20"/>
                <w:szCs w:val="20"/>
                <w:lang w:eastAsia="ru-RU"/>
              </w:rPr>
              <w:t>Учебные учреждения</w:t>
            </w:r>
          </w:p>
        </w:tc>
        <w:tc>
          <w:tcPr>
            <w:tcW w:w="317" w:type="pct"/>
            <w:shd w:val="clear" w:color="auto" w:fill="auto"/>
            <w:noWrap/>
            <w:vAlign w:val="center"/>
            <w:hideMark/>
          </w:tcPr>
          <w:p w:rsidR="00D439F6" w:rsidRPr="00A5746B" w:rsidRDefault="00D439F6" w:rsidP="00895D64">
            <w:pPr>
              <w:jc w:val="center"/>
              <w:rPr>
                <w:rFonts w:eastAsia="Times New Roman"/>
                <w:sz w:val="20"/>
                <w:szCs w:val="20"/>
                <w:lang w:eastAsia="ru-RU"/>
              </w:rPr>
            </w:pPr>
            <w:r w:rsidRPr="00A5746B">
              <w:rPr>
                <w:rFonts w:eastAsia="Times New Roman"/>
                <w:sz w:val="20"/>
                <w:szCs w:val="20"/>
                <w:lang w:eastAsia="ru-RU"/>
              </w:rPr>
              <w:t>1</w:t>
            </w:r>
          </w:p>
        </w:tc>
      </w:tr>
      <w:tr w:rsidR="00D439F6" w:rsidRPr="00A5746B" w:rsidTr="00015674">
        <w:trPr>
          <w:cantSplit/>
        </w:trPr>
        <w:tc>
          <w:tcPr>
            <w:tcW w:w="177" w:type="pct"/>
            <w:vMerge/>
            <w:vAlign w:val="center"/>
            <w:hideMark/>
          </w:tcPr>
          <w:p w:rsidR="00D439F6" w:rsidRPr="00A5746B" w:rsidRDefault="00D439F6" w:rsidP="00895D64">
            <w:pPr>
              <w:jc w:val="left"/>
              <w:rPr>
                <w:rFonts w:eastAsia="Times New Roman"/>
                <w:sz w:val="20"/>
                <w:szCs w:val="20"/>
                <w:lang w:eastAsia="ru-RU"/>
              </w:rPr>
            </w:pPr>
          </w:p>
        </w:tc>
        <w:tc>
          <w:tcPr>
            <w:tcW w:w="438" w:type="pct"/>
            <w:vMerge/>
            <w:vAlign w:val="center"/>
            <w:hideMark/>
          </w:tcPr>
          <w:p w:rsidR="00D439F6" w:rsidRPr="00A5746B" w:rsidRDefault="00D439F6" w:rsidP="00895D64">
            <w:pPr>
              <w:jc w:val="left"/>
              <w:rPr>
                <w:rFonts w:eastAsia="Times New Roman"/>
                <w:sz w:val="20"/>
                <w:szCs w:val="20"/>
                <w:lang w:eastAsia="ru-RU"/>
              </w:rPr>
            </w:pPr>
          </w:p>
        </w:tc>
        <w:tc>
          <w:tcPr>
            <w:tcW w:w="605" w:type="pct"/>
            <w:vMerge/>
            <w:vAlign w:val="center"/>
            <w:hideMark/>
          </w:tcPr>
          <w:p w:rsidR="00D439F6" w:rsidRPr="00A5746B" w:rsidRDefault="00D439F6" w:rsidP="00895D64">
            <w:pPr>
              <w:jc w:val="left"/>
              <w:rPr>
                <w:rFonts w:eastAsia="Times New Roman"/>
                <w:sz w:val="20"/>
                <w:szCs w:val="20"/>
                <w:lang w:eastAsia="ru-RU"/>
              </w:rPr>
            </w:pPr>
          </w:p>
        </w:tc>
        <w:tc>
          <w:tcPr>
            <w:tcW w:w="419" w:type="pct"/>
            <w:vMerge/>
            <w:vAlign w:val="center"/>
            <w:hideMark/>
          </w:tcPr>
          <w:p w:rsidR="00D439F6" w:rsidRPr="00A5746B" w:rsidRDefault="00D439F6" w:rsidP="00895D64">
            <w:pPr>
              <w:jc w:val="left"/>
              <w:rPr>
                <w:rFonts w:eastAsia="Times New Roman"/>
                <w:sz w:val="20"/>
                <w:szCs w:val="20"/>
                <w:lang w:eastAsia="ru-RU"/>
              </w:rPr>
            </w:pPr>
          </w:p>
        </w:tc>
        <w:tc>
          <w:tcPr>
            <w:tcW w:w="372" w:type="pct"/>
            <w:vMerge/>
            <w:vAlign w:val="center"/>
            <w:hideMark/>
          </w:tcPr>
          <w:p w:rsidR="00D439F6" w:rsidRPr="00A5746B" w:rsidRDefault="00D439F6" w:rsidP="00895D64">
            <w:pPr>
              <w:jc w:val="left"/>
              <w:rPr>
                <w:rFonts w:eastAsia="Times New Roman"/>
                <w:sz w:val="20"/>
                <w:szCs w:val="20"/>
                <w:lang w:eastAsia="ru-RU"/>
              </w:rPr>
            </w:pPr>
          </w:p>
        </w:tc>
        <w:tc>
          <w:tcPr>
            <w:tcW w:w="375" w:type="pct"/>
            <w:vMerge/>
            <w:vAlign w:val="center"/>
            <w:hideMark/>
          </w:tcPr>
          <w:p w:rsidR="00D439F6" w:rsidRPr="00A5746B" w:rsidRDefault="00D439F6" w:rsidP="00895D64">
            <w:pPr>
              <w:jc w:val="left"/>
              <w:rPr>
                <w:rFonts w:eastAsia="Times New Roman"/>
                <w:sz w:val="20"/>
                <w:szCs w:val="20"/>
                <w:lang w:eastAsia="ru-RU"/>
              </w:rPr>
            </w:pPr>
          </w:p>
        </w:tc>
        <w:tc>
          <w:tcPr>
            <w:tcW w:w="342" w:type="pct"/>
            <w:vMerge/>
            <w:vAlign w:val="center"/>
            <w:hideMark/>
          </w:tcPr>
          <w:p w:rsidR="00D439F6" w:rsidRPr="00A5746B" w:rsidRDefault="00D439F6" w:rsidP="00895D64">
            <w:pPr>
              <w:jc w:val="left"/>
              <w:rPr>
                <w:rFonts w:eastAsia="Times New Roman"/>
                <w:sz w:val="20"/>
                <w:szCs w:val="20"/>
                <w:lang w:eastAsia="ru-RU"/>
              </w:rPr>
            </w:pPr>
          </w:p>
        </w:tc>
        <w:tc>
          <w:tcPr>
            <w:tcW w:w="398" w:type="pct"/>
            <w:vMerge/>
            <w:vAlign w:val="center"/>
            <w:hideMark/>
          </w:tcPr>
          <w:p w:rsidR="00D439F6" w:rsidRPr="00A5746B" w:rsidRDefault="00D439F6" w:rsidP="00895D64">
            <w:pPr>
              <w:jc w:val="left"/>
              <w:rPr>
                <w:rFonts w:eastAsia="Times New Roman"/>
                <w:sz w:val="20"/>
                <w:szCs w:val="20"/>
                <w:lang w:eastAsia="ru-RU"/>
              </w:rPr>
            </w:pPr>
          </w:p>
        </w:tc>
        <w:tc>
          <w:tcPr>
            <w:tcW w:w="344" w:type="pct"/>
            <w:vMerge/>
            <w:vAlign w:val="center"/>
            <w:hideMark/>
          </w:tcPr>
          <w:p w:rsidR="00D439F6" w:rsidRPr="00A5746B" w:rsidRDefault="00D439F6" w:rsidP="00895D64">
            <w:pPr>
              <w:jc w:val="left"/>
              <w:rPr>
                <w:rFonts w:eastAsia="Times New Roman"/>
                <w:sz w:val="20"/>
                <w:szCs w:val="20"/>
                <w:lang w:eastAsia="ru-RU"/>
              </w:rPr>
            </w:pPr>
          </w:p>
        </w:tc>
        <w:tc>
          <w:tcPr>
            <w:tcW w:w="374" w:type="pct"/>
            <w:vMerge/>
            <w:vAlign w:val="center"/>
            <w:hideMark/>
          </w:tcPr>
          <w:p w:rsidR="00D439F6" w:rsidRPr="00A5746B" w:rsidRDefault="00D439F6" w:rsidP="00895D64">
            <w:pPr>
              <w:jc w:val="left"/>
              <w:rPr>
                <w:rFonts w:eastAsia="Times New Roman"/>
                <w:sz w:val="20"/>
                <w:szCs w:val="20"/>
                <w:lang w:eastAsia="ru-RU"/>
              </w:rPr>
            </w:pPr>
          </w:p>
        </w:tc>
        <w:tc>
          <w:tcPr>
            <w:tcW w:w="839" w:type="pct"/>
            <w:shd w:val="clear" w:color="auto" w:fill="auto"/>
            <w:hideMark/>
          </w:tcPr>
          <w:p w:rsidR="00D439F6" w:rsidRPr="00A5746B" w:rsidRDefault="00D439F6" w:rsidP="00895D64">
            <w:pPr>
              <w:jc w:val="center"/>
              <w:rPr>
                <w:rFonts w:eastAsia="Times New Roman"/>
                <w:sz w:val="20"/>
                <w:szCs w:val="20"/>
                <w:lang w:eastAsia="ru-RU"/>
              </w:rPr>
            </w:pPr>
            <w:r w:rsidRPr="00A5746B">
              <w:rPr>
                <w:rFonts w:eastAsia="Times New Roman"/>
                <w:sz w:val="20"/>
                <w:szCs w:val="20"/>
                <w:lang w:eastAsia="ru-RU"/>
              </w:rPr>
              <w:t>Лечебные</w:t>
            </w:r>
            <w:r w:rsidR="003F3107" w:rsidRPr="00A5746B">
              <w:rPr>
                <w:rFonts w:eastAsia="Times New Roman"/>
                <w:sz w:val="20"/>
                <w:szCs w:val="20"/>
                <w:lang w:eastAsia="ru-RU"/>
              </w:rPr>
              <w:t xml:space="preserve"> </w:t>
            </w:r>
            <w:r w:rsidRPr="00A5746B">
              <w:rPr>
                <w:rFonts w:eastAsia="Times New Roman"/>
                <w:sz w:val="20"/>
                <w:szCs w:val="20"/>
                <w:lang w:eastAsia="ru-RU"/>
              </w:rPr>
              <w:t>учреждения</w:t>
            </w:r>
          </w:p>
        </w:tc>
        <w:tc>
          <w:tcPr>
            <w:tcW w:w="317" w:type="pct"/>
            <w:shd w:val="clear" w:color="auto" w:fill="auto"/>
            <w:noWrap/>
            <w:vAlign w:val="bottom"/>
            <w:hideMark/>
          </w:tcPr>
          <w:p w:rsidR="00D439F6" w:rsidRPr="00A5746B" w:rsidRDefault="00D439F6" w:rsidP="00895D64">
            <w:pPr>
              <w:jc w:val="left"/>
              <w:rPr>
                <w:rFonts w:eastAsia="Times New Roman"/>
                <w:sz w:val="20"/>
                <w:szCs w:val="20"/>
                <w:lang w:eastAsia="ru-RU"/>
              </w:rPr>
            </w:pPr>
            <w:r w:rsidRPr="00A5746B">
              <w:rPr>
                <w:rFonts w:eastAsia="Times New Roman"/>
                <w:sz w:val="20"/>
                <w:szCs w:val="20"/>
                <w:lang w:eastAsia="ru-RU"/>
              </w:rPr>
              <w:t> </w:t>
            </w:r>
          </w:p>
        </w:tc>
      </w:tr>
      <w:tr w:rsidR="00D439F6" w:rsidRPr="00A5746B" w:rsidTr="00015674">
        <w:trPr>
          <w:cantSplit/>
        </w:trPr>
        <w:tc>
          <w:tcPr>
            <w:tcW w:w="177" w:type="pct"/>
            <w:vMerge/>
            <w:vAlign w:val="center"/>
            <w:hideMark/>
          </w:tcPr>
          <w:p w:rsidR="00D439F6" w:rsidRPr="00A5746B" w:rsidRDefault="00D439F6" w:rsidP="00895D64">
            <w:pPr>
              <w:jc w:val="left"/>
              <w:rPr>
                <w:rFonts w:eastAsia="Times New Roman"/>
                <w:sz w:val="20"/>
                <w:szCs w:val="20"/>
                <w:lang w:eastAsia="ru-RU"/>
              </w:rPr>
            </w:pPr>
          </w:p>
        </w:tc>
        <w:tc>
          <w:tcPr>
            <w:tcW w:w="438" w:type="pct"/>
            <w:vMerge/>
            <w:vAlign w:val="center"/>
            <w:hideMark/>
          </w:tcPr>
          <w:p w:rsidR="00D439F6" w:rsidRPr="00A5746B" w:rsidRDefault="00D439F6" w:rsidP="00895D64">
            <w:pPr>
              <w:jc w:val="left"/>
              <w:rPr>
                <w:rFonts w:eastAsia="Times New Roman"/>
                <w:sz w:val="20"/>
                <w:szCs w:val="20"/>
                <w:lang w:eastAsia="ru-RU"/>
              </w:rPr>
            </w:pPr>
          </w:p>
        </w:tc>
        <w:tc>
          <w:tcPr>
            <w:tcW w:w="605" w:type="pct"/>
            <w:vMerge/>
            <w:vAlign w:val="center"/>
            <w:hideMark/>
          </w:tcPr>
          <w:p w:rsidR="00D439F6" w:rsidRPr="00A5746B" w:rsidRDefault="00D439F6" w:rsidP="00895D64">
            <w:pPr>
              <w:jc w:val="left"/>
              <w:rPr>
                <w:rFonts w:eastAsia="Times New Roman"/>
                <w:sz w:val="20"/>
                <w:szCs w:val="20"/>
                <w:lang w:eastAsia="ru-RU"/>
              </w:rPr>
            </w:pPr>
          </w:p>
        </w:tc>
        <w:tc>
          <w:tcPr>
            <w:tcW w:w="419" w:type="pct"/>
            <w:vMerge/>
            <w:vAlign w:val="center"/>
            <w:hideMark/>
          </w:tcPr>
          <w:p w:rsidR="00D439F6" w:rsidRPr="00A5746B" w:rsidRDefault="00D439F6" w:rsidP="00895D64">
            <w:pPr>
              <w:jc w:val="left"/>
              <w:rPr>
                <w:rFonts w:eastAsia="Times New Roman"/>
                <w:sz w:val="20"/>
                <w:szCs w:val="20"/>
                <w:lang w:eastAsia="ru-RU"/>
              </w:rPr>
            </w:pPr>
          </w:p>
        </w:tc>
        <w:tc>
          <w:tcPr>
            <w:tcW w:w="372" w:type="pct"/>
            <w:vMerge/>
            <w:vAlign w:val="center"/>
            <w:hideMark/>
          </w:tcPr>
          <w:p w:rsidR="00D439F6" w:rsidRPr="00A5746B" w:rsidRDefault="00D439F6" w:rsidP="00895D64">
            <w:pPr>
              <w:jc w:val="left"/>
              <w:rPr>
                <w:rFonts w:eastAsia="Times New Roman"/>
                <w:sz w:val="20"/>
                <w:szCs w:val="20"/>
                <w:lang w:eastAsia="ru-RU"/>
              </w:rPr>
            </w:pPr>
          </w:p>
        </w:tc>
        <w:tc>
          <w:tcPr>
            <w:tcW w:w="375" w:type="pct"/>
            <w:vMerge/>
            <w:vAlign w:val="center"/>
            <w:hideMark/>
          </w:tcPr>
          <w:p w:rsidR="00D439F6" w:rsidRPr="00A5746B" w:rsidRDefault="00D439F6" w:rsidP="00895D64">
            <w:pPr>
              <w:jc w:val="left"/>
              <w:rPr>
                <w:rFonts w:eastAsia="Times New Roman"/>
                <w:sz w:val="20"/>
                <w:szCs w:val="20"/>
                <w:lang w:eastAsia="ru-RU"/>
              </w:rPr>
            </w:pPr>
          </w:p>
        </w:tc>
        <w:tc>
          <w:tcPr>
            <w:tcW w:w="342" w:type="pct"/>
            <w:vMerge/>
            <w:vAlign w:val="center"/>
            <w:hideMark/>
          </w:tcPr>
          <w:p w:rsidR="00D439F6" w:rsidRPr="00A5746B" w:rsidRDefault="00D439F6" w:rsidP="00895D64">
            <w:pPr>
              <w:jc w:val="left"/>
              <w:rPr>
                <w:rFonts w:eastAsia="Times New Roman"/>
                <w:sz w:val="20"/>
                <w:szCs w:val="20"/>
                <w:lang w:eastAsia="ru-RU"/>
              </w:rPr>
            </w:pPr>
          </w:p>
        </w:tc>
        <w:tc>
          <w:tcPr>
            <w:tcW w:w="398" w:type="pct"/>
            <w:vMerge/>
            <w:vAlign w:val="center"/>
            <w:hideMark/>
          </w:tcPr>
          <w:p w:rsidR="00D439F6" w:rsidRPr="00A5746B" w:rsidRDefault="00D439F6" w:rsidP="00895D64">
            <w:pPr>
              <w:jc w:val="left"/>
              <w:rPr>
                <w:rFonts w:eastAsia="Times New Roman"/>
                <w:sz w:val="20"/>
                <w:szCs w:val="20"/>
                <w:lang w:eastAsia="ru-RU"/>
              </w:rPr>
            </w:pPr>
          </w:p>
        </w:tc>
        <w:tc>
          <w:tcPr>
            <w:tcW w:w="344" w:type="pct"/>
            <w:vMerge/>
            <w:vAlign w:val="center"/>
            <w:hideMark/>
          </w:tcPr>
          <w:p w:rsidR="00D439F6" w:rsidRPr="00A5746B" w:rsidRDefault="00D439F6" w:rsidP="00895D64">
            <w:pPr>
              <w:jc w:val="left"/>
              <w:rPr>
                <w:rFonts w:eastAsia="Times New Roman"/>
                <w:sz w:val="20"/>
                <w:szCs w:val="20"/>
                <w:lang w:eastAsia="ru-RU"/>
              </w:rPr>
            </w:pPr>
          </w:p>
        </w:tc>
        <w:tc>
          <w:tcPr>
            <w:tcW w:w="374" w:type="pct"/>
            <w:vMerge/>
            <w:vAlign w:val="center"/>
            <w:hideMark/>
          </w:tcPr>
          <w:p w:rsidR="00D439F6" w:rsidRPr="00A5746B" w:rsidRDefault="00D439F6" w:rsidP="00895D64">
            <w:pPr>
              <w:jc w:val="left"/>
              <w:rPr>
                <w:rFonts w:eastAsia="Times New Roman"/>
                <w:sz w:val="20"/>
                <w:szCs w:val="20"/>
                <w:lang w:eastAsia="ru-RU"/>
              </w:rPr>
            </w:pPr>
          </w:p>
        </w:tc>
        <w:tc>
          <w:tcPr>
            <w:tcW w:w="839" w:type="pct"/>
            <w:shd w:val="clear" w:color="auto" w:fill="auto"/>
            <w:hideMark/>
          </w:tcPr>
          <w:p w:rsidR="00D439F6" w:rsidRPr="00A5746B" w:rsidRDefault="00D439F6" w:rsidP="00895D64">
            <w:pPr>
              <w:jc w:val="center"/>
              <w:rPr>
                <w:rFonts w:eastAsia="Times New Roman"/>
                <w:sz w:val="20"/>
                <w:szCs w:val="20"/>
                <w:lang w:eastAsia="ru-RU"/>
              </w:rPr>
            </w:pPr>
            <w:r w:rsidRPr="00A5746B">
              <w:rPr>
                <w:rFonts w:eastAsia="Times New Roman"/>
                <w:sz w:val="20"/>
                <w:szCs w:val="20"/>
                <w:lang w:eastAsia="ru-RU"/>
              </w:rPr>
              <w:t>Здания соцкультбыта</w:t>
            </w:r>
          </w:p>
        </w:tc>
        <w:tc>
          <w:tcPr>
            <w:tcW w:w="317" w:type="pct"/>
            <w:shd w:val="clear" w:color="auto" w:fill="auto"/>
            <w:noWrap/>
            <w:vAlign w:val="bottom"/>
            <w:hideMark/>
          </w:tcPr>
          <w:p w:rsidR="00D439F6" w:rsidRPr="00A5746B" w:rsidRDefault="00D439F6" w:rsidP="00895D64">
            <w:pPr>
              <w:jc w:val="left"/>
              <w:rPr>
                <w:rFonts w:eastAsia="Times New Roman"/>
                <w:sz w:val="20"/>
                <w:szCs w:val="20"/>
                <w:lang w:eastAsia="ru-RU"/>
              </w:rPr>
            </w:pPr>
            <w:r w:rsidRPr="00A5746B">
              <w:rPr>
                <w:rFonts w:eastAsia="Times New Roman"/>
                <w:sz w:val="20"/>
                <w:szCs w:val="20"/>
                <w:lang w:eastAsia="ru-RU"/>
              </w:rPr>
              <w:t> </w:t>
            </w:r>
          </w:p>
        </w:tc>
      </w:tr>
      <w:tr w:rsidR="00D439F6" w:rsidRPr="00A5746B" w:rsidTr="00015674">
        <w:trPr>
          <w:cantSplit/>
        </w:trPr>
        <w:tc>
          <w:tcPr>
            <w:tcW w:w="177" w:type="pct"/>
            <w:vMerge/>
            <w:vAlign w:val="center"/>
            <w:hideMark/>
          </w:tcPr>
          <w:p w:rsidR="00D439F6" w:rsidRPr="00A5746B" w:rsidRDefault="00D439F6" w:rsidP="00895D64">
            <w:pPr>
              <w:jc w:val="left"/>
              <w:rPr>
                <w:rFonts w:eastAsia="Times New Roman"/>
                <w:sz w:val="20"/>
                <w:szCs w:val="20"/>
                <w:lang w:eastAsia="ru-RU"/>
              </w:rPr>
            </w:pPr>
          </w:p>
        </w:tc>
        <w:tc>
          <w:tcPr>
            <w:tcW w:w="438" w:type="pct"/>
            <w:vMerge/>
            <w:vAlign w:val="center"/>
            <w:hideMark/>
          </w:tcPr>
          <w:p w:rsidR="00D439F6" w:rsidRPr="00A5746B" w:rsidRDefault="00D439F6" w:rsidP="00895D64">
            <w:pPr>
              <w:jc w:val="left"/>
              <w:rPr>
                <w:rFonts w:eastAsia="Times New Roman"/>
                <w:sz w:val="20"/>
                <w:szCs w:val="20"/>
                <w:lang w:eastAsia="ru-RU"/>
              </w:rPr>
            </w:pPr>
          </w:p>
        </w:tc>
        <w:tc>
          <w:tcPr>
            <w:tcW w:w="605" w:type="pct"/>
            <w:vMerge/>
            <w:vAlign w:val="center"/>
            <w:hideMark/>
          </w:tcPr>
          <w:p w:rsidR="00D439F6" w:rsidRPr="00A5746B" w:rsidRDefault="00D439F6" w:rsidP="00895D64">
            <w:pPr>
              <w:jc w:val="left"/>
              <w:rPr>
                <w:rFonts w:eastAsia="Times New Roman"/>
                <w:sz w:val="20"/>
                <w:szCs w:val="20"/>
                <w:lang w:eastAsia="ru-RU"/>
              </w:rPr>
            </w:pPr>
          </w:p>
        </w:tc>
        <w:tc>
          <w:tcPr>
            <w:tcW w:w="419" w:type="pct"/>
            <w:vMerge/>
            <w:vAlign w:val="center"/>
            <w:hideMark/>
          </w:tcPr>
          <w:p w:rsidR="00D439F6" w:rsidRPr="00A5746B" w:rsidRDefault="00D439F6" w:rsidP="00895D64">
            <w:pPr>
              <w:jc w:val="left"/>
              <w:rPr>
                <w:rFonts w:eastAsia="Times New Roman"/>
                <w:sz w:val="20"/>
                <w:szCs w:val="20"/>
                <w:lang w:eastAsia="ru-RU"/>
              </w:rPr>
            </w:pPr>
          </w:p>
        </w:tc>
        <w:tc>
          <w:tcPr>
            <w:tcW w:w="372" w:type="pct"/>
            <w:vMerge/>
            <w:vAlign w:val="center"/>
            <w:hideMark/>
          </w:tcPr>
          <w:p w:rsidR="00D439F6" w:rsidRPr="00A5746B" w:rsidRDefault="00D439F6" w:rsidP="00895D64">
            <w:pPr>
              <w:jc w:val="left"/>
              <w:rPr>
                <w:rFonts w:eastAsia="Times New Roman"/>
                <w:sz w:val="20"/>
                <w:szCs w:val="20"/>
                <w:lang w:eastAsia="ru-RU"/>
              </w:rPr>
            </w:pPr>
          </w:p>
        </w:tc>
        <w:tc>
          <w:tcPr>
            <w:tcW w:w="375" w:type="pct"/>
            <w:vMerge/>
            <w:vAlign w:val="center"/>
            <w:hideMark/>
          </w:tcPr>
          <w:p w:rsidR="00D439F6" w:rsidRPr="00A5746B" w:rsidRDefault="00D439F6" w:rsidP="00895D64">
            <w:pPr>
              <w:jc w:val="left"/>
              <w:rPr>
                <w:rFonts w:eastAsia="Times New Roman"/>
                <w:sz w:val="20"/>
                <w:szCs w:val="20"/>
                <w:lang w:eastAsia="ru-RU"/>
              </w:rPr>
            </w:pPr>
          </w:p>
        </w:tc>
        <w:tc>
          <w:tcPr>
            <w:tcW w:w="342" w:type="pct"/>
            <w:vMerge/>
            <w:vAlign w:val="center"/>
            <w:hideMark/>
          </w:tcPr>
          <w:p w:rsidR="00D439F6" w:rsidRPr="00A5746B" w:rsidRDefault="00D439F6" w:rsidP="00895D64">
            <w:pPr>
              <w:jc w:val="left"/>
              <w:rPr>
                <w:rFonts w:eastAsia="Times New Roman"/>
                <w:sz w:val="20"/>
                <w:szCs w:val="20"/>
                <w:lang w:eastAsia="ru-RU"/>
              </w:rPr>
            </w:pPr>
          </w:p>
        </w:tc>
        <w:tc>
          <w:tcPr>
            <w:tcW w:w="398" w:type="pct"/>
            <w:vMerge/>
            <w:vAlign w:val="center"/>
            <w:hideMark/>
          </w:tcPr>
          <w:p w:rsidR="00D439F6" w:rsidRPr="00A5746B" w:rsidRDefault="00D439F6" w:rsidP="00895D64">
            <w:pPr>
              <w:jc w:val="left"/>
              <w:rPr>
                <w:rFonts w:eastAsia="Times New Roman"/>
                <w:sz w:val="20"/>
                <w:szCs w:val="20"/>
                <w:lang w:eastAsia="ru-RU"/>
              </w:rPr>
            </w:pPr>
          </w:p>
        </w:tc>
        <w:tc>
          <w:tcPr>
            <w:tcW w:w="344" w:type="pct"/>
            <w:vMerge/>
            <w:vAlign w:val="center"/>
            <w:hideMark/>
          </w:tcPr>
          <w:p w:rsidR="00D439F6" w:rsidRPr="00A5746B" w:rsidRDefault="00D439F6" w:rsidP="00895D64">
            <w:pPr>
              <w:jc w:val="left"/>
              <w:rPr>
                <w:rFonts w:eastAsia="Times New Roman"/>
                <w:sz w:val="20"/>
                <w:szCs w:val="20"/>
                <w:lang w:eastAsia="ru-RU"/>
              </w:rPr>
            </w:pPr>
          </w:p>
        </w:tc>
        <w:tc>
          <w:tcPr>
            <w:tcW w:w="374" w:type="pct"/>
            <w:vMerge/>
            <w:vAlign w:val="center"/>
            <w:hideMark/>
          </w:tcPr>
          <w:p w:rsidR="00D439F6" w:rsidRPr="00A5746B" w:rsidRDefault="00D439F6" w:rsidP="00895D64">
            <w:pPr>
              <w:jc w:val="left"/>
              <w:rPr>
                <w:rFonts w:eastAsia="Times New Roman"/>
                <w:sz w:val="20"/>
                <w:szCs w:val="20"/>
                <w:lang w:eastAsia="ru-RU"/>
              </w:rPr>
            </w:pPr>
          </w:p>
        </w:tc>
        <w:tc>
          <w:tcPr>
            <w:tcW w:w="839" w:type="pct"/>
            <w:shd w:val="clear" w:color="auto" w:fill="auto"/>
            <w:hideMark/>
          </w:tcPr>
          <w:p w:rsidR="00D439F6" w:rsidRPr="00A5746B" w:rsidRDefault="00D439F6" w:rsidP="00895D64">
            <w:pPr>
              <w:jc w:val="center"/>
              <w:rPr>
                <w:rFonts w:eastAsia="Times New Roman"/>
                <w:sz w:val="20"/>
                <w:szCs w:val="20"/>
                <w:lang w:eastAsia="ru-RU"/>
              </w:rPr>
            </w:pPr>
            <w:r w:rsidRPr="00A5746B">
              <w:rPr>
                <w:rFonts w:eastAsia="Times New Roman"/>
                <w:sz w:val="20"/>
                <w:szCs w:val="20"/>
                <w:lang w:eastAsia="ru-RU"/>
              </w:rPr>
              <w:t xml:space="preserve"> Прочие</w:t>
            </w:r>
          </w:p>
        </w:tc>
        <w:tc>
          <w:tcPr>
            <w:tcW w:w="317" w:type="pct"/>
            <w:shd w:val="clear" w:color="auto" w:fill="auto"/>
            <w:noWrap/>
            <w:vAlign w:val="bottom"/>
            <w:hideMark/>
          </w:tcPr>
          <w:p w:rsidR="00D439F6" w:rsidRPr="00A5746B" w:rsidRDefault="00D439F6" w:rsidP="00895D64">
            <w:pPr>
              <w:jc w:val="left"/>
              <w:rPr>
                <w:rFonts w:eastAsia="Times New Roman"/>
                <w:sz w:val="20"/>
                <w:szCs w:val="20"/>
                <w:lang w:eastAsia="ru-RU"/>
              </w:rPr>
            </w:pPr>
            <w:r w:rsidRPr="00A5746B">
              <w:rPr>
                <w:rFonts w:eastAsia="Times New Roman"/>
                <w:sz w:val="20"/>
                <w:szCs w:val="20"/>
                <w:lang w:eastAsia="ru-RU"/>
              </w:rPr>
              <w:t> </w:t>
            </w:r>
          </w:p>
        </w:tc>
      </w:tr>
      <w:tr w:rsidR="00015674" w:rsidRPr="00A5746B" w:rsidTr="00015674">
        <w:trPr>
          <w:cantSplit/>
        </w:trPr>
        <w:tc>
          <w:tcPr>
            <w:tcW w:w="177" w:type="pct"/>
            <w:vMerge w:val="restart"/>
            <w:vAlign w:val="center"/>
          </w:tcPr>
          <w:p w:rsidR="00015674" w:rsidRPr="00A5746B" w:rsidRDefault="00015674" w:rsidP="00895D64">
            <w:pPr>
              <w:jc w:val="left"/>
              <w:rPr>
                <w:rFonts w:eastAsia="Times New Roman"/>
                <w:sz w:val="20"/>
                <w:szCs w:val="20"/>
                <w:lang w:eastAsia="ru-RU"/>
              </w:rPr>
            </w:pPr>
            <w:r w:rsidRPr="00A5746B">
              <w:rPr>
                <w:rFonts w:eastAsia="Times New Roman"/>
                <w:sz w:val="20"/>
                <w:szCs w:val="20"/>
                <w:lang w:eastAsia="ru-RU"/>
              </w:rPr>
              <w:t>4</w:t>
            </w:r>
          </w:p>
        </w:tc>
        <w:tc>
          <w:tcPr>
            <w:tcW w:w="438" w:type="pct"/>
            <w:vMerge w:val="restart"/>
            <w:vAlign w:val="center"/>
          </w:tcPr>
          <w:p w:rsidR="00015674" w:rsidRPr="00A5746B" w:rsidRDefault="00015674" w:rsidP="00015674">
            <w:pPr>
              <w:jc w:val="center"/>
              <w:rPr>
                <w:rFonts w:eastAsia="Times New Roman"/>
                <w:sz w:val="20"/>
                <w:szCs w:val="20"/>
                <w:lang w:eastAsia="ru-RU"/>
              </w:rPr>
            </w:pPr>
            <w:r w:rsidRPr="00A5746B">
              <w:rPr>
                <w:rFonts w:eastAsia="Times New Roman"/>
                <w:sz w:val="20"/>
                <w:szCs w:val="20"/>
                <w:lang w:eastAsia="ru-RU"/>
              </w:rPr>
              <w:t xml:space="preserve">п. Яр, ул. Советская, 52А, </w:t>
            </w:r>
          </w:p>
        </w:tc>
        <w:tc>
          <w:tcPr>
            <w:tcW w:w="605" w:type="pct"/>
            <w:vMerge w:val="restart"/>
            <w:vAlign w:val="center"/>
          </w:tcPr>
          <w:p w:rsidR="00015674" w:rsidRPr="00A5746B" w:rsidRDefault="00015674" w:rsidP="00015674">
            <w:pPr>
              <w:jc w:val="center"/>
              <w:rPr>
                <w:rFonts w:eastAsia="Times New Roman"/>
                <w:sz w:val="20"/>
                <w:szCs w:val="20"/>
                <w:lang w:eastAsia="ru-RU"/>
              </w:rPr>
            </w:pPr>
            <w:r w:rsidRPr="00A5746B">
              <w:rPr>
                <w:rFonts w:eastAsia="Times New Roman"/>
                <w:sz w:val="20"/>
                <w:szCs w:val="20"/>
                <w:lang w:eastAsia="ru-RU"/>
              </w:rPr>
              <w:t>МБУ "Ярский МСК"</w:t>
            </w:r>
          </w:p>
        </w:tc>
        <w:tc>
          <w:tcPr>
            <w:tcW w:w="419" w:type="pct"/>
            <w:vMerge w:val="restart"/>
            <w:vAlign w:val="center"/>
          </w:tcPr>
          <w:p w:rsidR="00015674" w:rsidRPr="00A5746B" w:rsidRDefault="00015674" w:rsidP="00895D64">
            <w:pPr>
              <w:jc w:val="center"/>
              <w:rPr>
                <w:rFonts w:eastAsia="Times New Roman"/>
                <w:sz w:val="20"/>
                <w:szCs w:val="20"/>
                <w:lang w:eastAsia="ru-RU"/>
              </w:rPr>
            </w:pPr>
            <w:r w:rsidRPr="00A5746B">
              <w:rPr>
                <w:rFonts w:eastAsia="Times New Roman"/>
                <w:sz w:val="20"/>
                <w:szCs w:val="20"/>
                <w:lang w:eastAsia="ru-RU"/>
              </w:rPr>
              <w:t>1993</w:t>
            </w:r>
          </w:p>
        </w:tc>
        <w:tc>
          <w:tcPr>
            <w:tcW w:w="372" w:type="pct"/>
            <w:vMerge w:val="restart"/>
            <w:vAlign w:val="center"/>
          </w:tcPr>
          <w:p w:rsidR="00015674" w:rsidRPr="00A5746B" w:rsidRDefault="00015674" w:rsidP="00895D64">
            <w:pPr>
              <w:jc w:val="center"/>
              <w:rPr>
                <w:rFonts w:eastAsia="Times New Roman"/>
                <w:sz w:val="20"/>
                <w:szCs w:val="20"/>
                <w:lang w:eastAsia="ru-RU"/>
              </w:rPr>
            </w:pPr>
            <w:r w:rsidRPr="00A5746B">
              <w:rPr>
                <w:rFonts w:eastAsia="Times New Roman"/>
                <w:sz w:val="20"/>
                <w:szCs w:val="20"/>
                <w:lang w:eastAsia="ru-RU"/>
              </w:rPr>
              <w:t>2016</w:t>
            </w:r>
          </w:p>
        </w:tc>
        <w:tc>
          <w:tcPr>
            <w:tcW w:w="375" w:type="pct"/>
            <w:vMerge w:val="restart"/>
            <w:vAlign w:val="center"/>
          </w:tcPr>
          <w:p w:rsidR="00015674" w:rsidRPr="00A5746B" w:rsidRDefault="00015674" w:rsidP="00895D64">
            <w:pPr>
              <w:jc w:val="center"/>
              <w:rPr>
                <w:rFonts w:eastAsia="Times New Roman"/>
                <w:sz w:val="20"/>
                <w:szCs w:val="20"/>
                <w:lang w:eastAsia="ru-RU"/>
              </w:rPr>
            </w:pPr>
            <w:r w:rsidRPr="00A5746B">
              <w:rPr>
                <w:rFonts w:eastAsia="Times New Roman"/>
                <w:sz w:val="20"/>
                <w:szCs w:val="20"/>
                <w:lang w:eastAsia="ru-RU"/>
              </w:rPr>
              <w:t>0,0215</w:t>
            </w:r>
          </w:p>
        </w:tc>
        <w:tc>
          <w:tcPr>
            <w:tcW w:w="342" w:type="pct"/>
            <w:vMerge w:val="restart"/>
            <w:vAlign w:val="center"/>
          </w:tcPr>
          <w:p w:rsidR="00015674" w:rsidRPr="00A5746B" w:rsidRDefault="00015674" w:rsidP="00895D64">
            <w:pPr>
              <w:jc w:val="center"/>
              <w:rPr>
                <w:rFonts w:eastAsia="Times New Roman"/>
                <w:sz w:val="20"/>
                <w:szCs w:val="20"/>
                <w:lang w:eastAsia="ru-RU"/>
              </w:rPr>
            </w:pPr>
            <w:r w:rsidRPr="00A5746B">
              <w:rPr>
                <w:rFonts w:eastAsia="Times New Roman"/>
                <w:sz w:val="20"/>
                <w:szCs w:val="20"/>
                <w:lang w:eastAsia="ru-RU"/>
              </w:rPr>
              <w:t>нет</w:t>
            </w:r>
          </w:p>
        </w:tc>
        <w:tc>
          <w:tcPr>
            <w:tcW w:w="398" w:type="pct"/>
            <w:vMerge w:val="restart"/>
            <w:vAlign w:val="center"/>
          </w:tcPr>
          <w:p w:rsidR="00015674" w:rsidRPr="00A5746B" w:rsidRDefault="00015674" w:rsidP="00895D64">
            <w:pPr>
              <w:jc w:val="center"/>
              <w:rPr>
                <w:rFonts w:eastAsia="Times New Roman"/>
                <w:sz w:val="20"/>
                <w:szCs w:val="20"/>
                <w:lang w:eastAsia="ru-RU"/>
              </w:rPr>
            </w:pPr>
            <w:r w:rsidRPr="00A5746B">
              <w:rPr>
                <w:rFonts w:eastAsia="Times New Roman"/>
                <w:sz w:val="20"/>
                <w:szCs w:val="20"/>
                <w:lang w:eastAsia="ru-RU"/>
              </w:rPr>
              <w:t>нет</w:t>
            </w:r>
          </w:p>
        </w:tc>
        <w:tc>
          <w:tcPr>
            <w:tcW w:w="344" w:type="pct"/>
            <w:vMerge w:val="restart"/>
            <w:vAlign w:val="center"/>
          </w:tcPr>
          <w:p w:rsidR="00015674" w:rsidRPr="00A5746B" w:rsidRDefault="00015674" w:rsidP="00895D64">
            <w:pPr>
              <w:jc w:val="center"/>
              <w:rPr>
                <w:rFonts w:eastAsia="Times New Roman"/>
                <w:sz w:val="20"/>
                <w:szCs w:val="20"/>
                <w:lang w:eastAsia="ru-RU"/>
              </w:rPr>
            </w:pPr>
            <w:r w:rsidRPr="00A5746B">
              <w:rPr>
                <w:rFonts w:eastAsia="Times New Roman"/>
                <w:sz w:val="20"/>
                <w:szCs w:val="20"/>
                <w:lang w:eastAsia="ru-RU"/>
              </w:rPr>
              <w:t>уголь</w:t>
            </w:r>
          </w:p>
        </w:tc>
        <w:tc>
          <w:tcPr>
            <w:tcW w:w="374" w:type="pct"/>
            <w:vMerge w:val="restart"/>
            <w:vAlign w:val="center"/>
          </w:tcPr>
          <w:p w:rsidR="00015674" w:rsidRPr="00A5746B" w:rsidRDefault="00015674" w:rsidP="00895D64">
            <w:pPr>
              <w:jc w:val="center"/>
              <w:rPr>
                <w:rFonts w:eastAsia="Times New Roman"/>
                <w:sz w:val="20"/>
                <w:szCs w:val="20"/>
                <w:lang w:eastAsia="ru-RU"/>
              </w:rPr>
            </w:pPr>
            <w:r w:rsidRPr="00A5746B">
              <w:rPr>
                <w:rFonts w:eastAsia="Times New Roman"/>
                <w:sz w:val="20"/>
                <w:szCs w:val="20"/>
                <w:lang w:eastAsia="ru-RU"/>
              </w:rPr>
              <w:t>нет</w:t>
            </w:r>
          </w:p>
        </w:tc>
        <w:tc>
          <w:tcPr>
            <w:tcW w:w="839" w:type="pct"/>
            <w:shd w:val="clear" w:color="auto" w:fill="auto"/>
          </w:tcPr>
          <w:p w:rsidR="00015674" w:rsidRPr="00A5746B" w:rsidRDefault="00015674">
            <w:pPr>
              <w:jc w:val="center"/>
              <w:rPr>
                <w:sz w:val="20"/>
                <w:szCs w:val="20"/>
              </w:rPr>
            </w:pPr>
            <w:r w:rsidRPr="00A5746B">
              <w:rPr>
                <w:sz w:val="20"/>
                <w:szCs w:val="20"/>
              </w:rPr>
              <w:t>Жилые здания</w:t>
            </w:r>
          </w:p>
        </w:tc>
        <w:tc>
          <w:tcPr>
            <w:tcW w:w="317" w:type="pct"/>
            <w:shd w:val="clear" w:color="auto" w:fill="auto"/>
            <w:noWrap/>
            <w:vAlign w:val="bottom"/>
          </w:tcPr>
          <w:p w:rsidR="00015674" w:rsidRPr="00A5746B" w:rsidRDefault="00015674">
            <w:pPr>
              <w:rPr>
                <w:sz w:val="20"/>
                <w:szCs w:val="20"/>
              </w:rPr>
            </w:pPr>
            <w:r w:rsidRPr="00A5746B">
              <w:rPr>
                <w:sz w:val="20"/>
                <w:szCs w:val="20"/>
              </w:rPr>
              <w:t> </w:t>
            </w:r>
          </w:p>
        </w:tc>
      </w:tr>
      <w:tr w:rsidR="00015674" w:rsidRPr="00A5746B" w:rsidTr="00015674">
        <w:trPr>
          <w:cantSplit/>
        </w:trPr>
        <w:tc>
          <w:tcPr>
            <w:tcW w:w="177" w:type="pct"/>
            <w:vMerge/>
            <w:vAlign w:val="center"/>
          </w:tcPr>
          <w:p w:rsidR="00015674" w:rsidRPr="00A5746B" w:rsidRDefault="00015674" w:rsidP="00895D64">
            <w:pPr>
              <w:jc w:val="left"/>
              <w:rPr>
                <w:rFonts w:eastAsia="Times New Roman"/>
                <w:sz w:val="20"/>
                <w:szCs w:val="20"/>
                <w:lang w:eastAsia="ru-RU"/>
              </w:rPr>
            </w:pPr>
          </w:p>
        </w:tc>
        <w:tc>
          <w:tcPr>
            <w:tcW w:w="438" w:type="pct"/>
            <w:vMerge/>
            <w:vAlign w:val="center"/>
          </w:tcPr>
          <w:p w:rsidR="00015674" w:rsidRPr="00A5746B" w:rsidRDefault="00015674" w:rsidP="00015674">
            <w:pPr>
              <w:jc w:val="center"/>
              <w:rPr>
                <w:rFonts w:eastAsia="Times New Roman"/>
                <w:sz w:val="20"/>
                <w:szCs w:val="20"/>
                <w:lang w:eastAsia="ru-RU"/>
              </w:rPr>
            </w:pPr>
          </w:p>
        </w:tc>
        <w:tc>
          <w:tcPr>
            <w:tcW w:w="605" w:type="pct"/>
            <w:vMerge/>
            <w:vAlign w:val="center"/>
          </w:tcPr>
          <w:p w:rsidR="00015674" w:rsidRPr="00A5746B" w:rsidRDefault="00015674" w:rsidP="00015674">
            <w:pPr>
              <w:jc w:val="center"/>
              <w:rPr>
                <w:rFonts w:eastAsia="Times New Roman"/>
                <w:sz w:val="20"/>
                <w:szCs w:val="20"/>
                <w:lang w:eastAsia="ru-RU"/>
              </w:rPr>
            </w:pPr>
          </w:p>
        </w:tc>
        <w:tc>
          <w:tcPr>
            <w:tcW w:w="419" w:type="pct"/>
            <w:vMerge/>
            <w:vAlign w:val="center"/>
          </w:tcPr>
          <w:p w:rsidR="00015674" w:rsidRPr="00A5746B" w:rsidRDefault="00015674" w:rsidP="00895D64">
            <w:pPr>
              <w:jc w:val="center"/>
              <w:rPr>
                <w:rFonts w:eastAsia="Times New Roman"/>
                <w:sz w:val="20"/>
                <w:szCs w:val="20"/>
                <w:lang w:eastAsia="ru-RU"/>
              </w:rPr>
            </w:pPr>
          </w:p>
        </w:tc>
        <w:tc>
          <w:tcPr>
            <w:tcW w:w="372" w:type="pct"/>
            <w:vMerge/>
            <w:vAlign w:val="center"/>
          </w:tcPr>
          <w:p w:rsidR="00015674" w:rsidRPr="00A5746B" w:rsidRDefault="00015674" w:rsidP="00895D64">
            <w:pPr>
              <w:jc w:val="center"/>
              <w:rPr>
                <w:rFonts w:eastAsia="Times New Roman"/>
                <w:sz w:val="20"/>
                <w:szCs w:val="20"/>
                <w:lang w:eastAsia="ru-RU"/>
              </w:rPr>
            </w:pPr>
          </w:p>
        </w:tc>
        <w:tc>
          <w:tcPr>
            <w:tcW w:w="375" w:type="pct"/>
            <w:vMerge/>
            <w:vAlign w:val="center"/>
          </w:tcPr>
          <w:p w:rsidR="00015674" w:rsidRPr="00A5746B" w:rsidRDefault="00015674" w:rsidP="00895D64">
            <w:pPr>
              <w:jc w:val="center"/>
              <w:rPr>
                <w:rFonts w:eastAsia="Times New Roman"/>
                <w:sz w:val="20"/>
                <w:szCs w:val="20"/>
                <w:lang w:eastAsia="ru-RU"/>
              </w:rPr>
            </w:pPr>
          </w:p>
        </w:tc>
        <w:tc>
          <w:tcPr>
            <w:tcW w:w="342" w:type="pct"/>
            <w:vMerge/>
            <w:vAlign w:val="center"/>
          </w:tcPr>
          <w:p w:rsidR="00015674" w:rsidRPr="00A5746B" w:rsidRDefault="00015674" w:rsidP="00895D64">
            <w:pPr>
              <w:jc w:val="center"/>
              <w:rPr>
                <w:rFonts w:eastAsia="Times New Roman"/>
                <w:sz w:val="20"/>
                <w:szCs w:val="20"/>
                <w:lang w:eastAsia="ru-RU"/>
              </w:rPr>
            </w:pPr>
          </w:p>
        </w:tc>
        <w:tc>
          <w:tcPr>
            <w:tcW w:w="398" w:type="pct"/>
            <w:vMerge/>
            <w:vAlign w:val="center"/>
          </w:tcPr>
          <w:p w:rsidR="00015674" w:rsidRPr="00A5746B" w:rsidRDefault="00015674" w:rsidP="00895D64">
            <w:pPr>
              <w:jc w:val="center"/>
              <w:rPr>
                <w:rFonts w:eastAsia="Times New Roman"/>
                <w:sz w:val="20"/>
                <w:szCs w:val="20"/>
                <w:lang w:eastAsia="ru-RU"/>
              </w:rPr>
            </w:pPr>
          </w:p>
        </w:tc>
        <w:tc>
          <w:tcPr>
            <w:tcW w:w="344" w:type="pct"/>
            <w:vMerge/>
            <w:vAlign w:val="center"/>
          </w:tcPr>
          <w:p w:rsidR="00015674" w:rsidRPr="00A5746B" w:rsidRDefault="00015674" w:rsidP="00895D64">
            <w:pPr>
              <w:jc w:val="center"/>
              <w:rPr>
                <w:rFonts w:eastAsia="Times New Roman"/>
                <w:sz w:val="20"/>
                <w:szCs w:val="20"/>
                <w:lang w:eastAsia="ru-RU"/>
              </w:rPr>
            </w:pPr>
          </w:p>
        </w:tc>
        <w:tc>
          <w:tcPr>
            <w:tcW w:w="374" w:type="pct"/>
            <w:vMerge/>
            <w:vAlign w:val="center"/>
          </w:tcPr>
          <w:p w:rsidR="00015674" w:rsidRPr="00A5746B" w:rsidRDefault="00015674" w:rsidP="00895D64">
            <w:pPr>
              <w:jc w:val="center"/>
              <w:rPr>
                <w:rFonts w:eastAsia="Times New Roman"/>
                <w:sz w:val="20"/>
                <w:szCs w:val="20"/>
                <w:lang w:eastAsia="ru-RU"/>
              </w:rPr>
            </w:pPr>
          </w:p>
        </w:tc>
        <w:tc>
          <w:tcPr>
            <w:tcW w:w="839" w:type="pct"/>
            <w:shd w:val="clear" w:color="auto" w:fill="auto"/>
          </w:tcPr>
          <w:p w:rsidR="00015674" w:rsidRPr="00A5746B" w:rsidRDefault="00015674">
            <w:pPr>
              <w:jc w:val="center"/>
              <w:rPr>
                <w:sz w:val="20"/>
                <w:szCs w:val="20"/>
              </w:rPr>
            </w:pPr>
            <w:r w:rsidRPr="00A5746B">
              <w:rPr>
                <w:sz w:val="20"/>
                <w:szCs w:val="20"/>
              </w:rPr>
              <w:t xml:space="preserve"> Детские учреждения</w:t>
            </w:r>
          </w:p>
        </w:tc>
        <w:tc>
          <w:tcPr>
            <w:tcW w:w="317" w:type="pct"/>
            <w:shd w:val="clear" w:color="auto" w:fill="auto"/>
            <w:noWrap/>
            <w:vAlign w:val="bottom"/>
          </w:tcPr>
          <w:p w:rsidR="00015674" w:rsidRPr="00A5746B" w:rsidRDefault="00015674">
            <w:pPr>
              <w:rPr>
                <w:sz w:val="20"/>
                <w:szCs w:val="20"/>
              </w:rPr>
            </w:pPr>
            <w:r w:rsidRPr="00A5746B">
              <w:rPr>
                <w:sz w:val="20"/>
                <w:szCs w:val="20"/>
              </w:rPr>
              <w:t> </w:t>
            </w:r>
          </w:p>
        </w:tc>
      </w:tr>
      <w:tr w:rsidR="00015674" w:rsidRPr="00A5746B" w:rsidTr="00015674">
        <w:trPr>
          <w:cantSplit/>
        </w:trPr>
        <w:tc>
          <w:tcPr>
            <w:tcW w:w="177" w:type="pct"/>
            <w:vMerge/>
            <w:vAlign w:val="center"/>
          </w:tcPr>
          <w:p w:rsidR="00015674" w:rsidRPr="00A5746B" w:rsidRDefault="00015674" w:rsidP="00895D64">
            <w:pPr>
              <w:jc w:val="left"/>
              <w:rPr>
                <w:rFonts w:eastAsia="Times New Roman"/>
                <w:sz w:val="20"/>
                <w:szCs w:val="20"/>
                <w:lang w:eastAsia="ru-RU"/>
              </w:rPr>
            </w:pPr>
          </w:p>
        </w:tc>
        <w:tc>
          <w:tcPr>
            <w:tcW w:w="438" w:type="pct"/>
            <w:vMerge/>
            <w:vAlign w:val="center"/>
          </w:tcPr>
          <w:p w:rsidR="00015674" w:rsidRPr="00A5746B" w:rsidRDefault="00015674" w:rsidP="00015674">
            <w:pPr>
              <w:jc w:val="center"/>
              <w:rPr>
                <w:rFonts w:eastAsia="Times New Roman"/>
                <w:sz w:val="20"/>
                <w:szCs w:val="20"/>
                <w:lang w:eastAsia="ru-RU"/>
              </w:rPr>
            </w:pPr>
          </w:p>
        </w:tc>
        <w:tc>
          <w:tcPr>
            <w:tcW w:w="605" w:type="pct"/>
            <w:vMerge/>
            <w:vAlign w:val="center"/>
          </w:tcPr>
          <w:p w:rsidR="00015674" w:rsidRPr="00A5746B" w:rsidRDefault="00015674" w:rsidP="00015674">
            <w:pPr>
              <w:jc w:val="center"/>
              <w:rPr>
                <w:rFonts w:eastAsia="Times New Roman"/>
                <w:sz w:val="20"/>
                <w:szCs w:val="20"/>
                <w:lang w:eastAsia="ru-RU"/>
              </w:rPr>
            </w:pPr>
          </w:p>
        </w:tc>
        <w:tc>
          <w:tcPr>
            <w:tcW w:w="419" w:type="pct"/>
            <w:vMerge/>
            <w:vAlign w:val="center"/>
          </w:tcPr>
          <w:p w:rsidR="00015674" w:rsidRPr="00A5746B" w:rsidRDefault="00015674" w:rsidP="00895D64">
            <w:pPr>
              <w:jc w:val="center"/>
              <w:rPr>
                <w:rFonts w:eastAsia="Times New Roman"/>
                <w:sz w:val="20"/>
                <w:szCs w:val="20"/>
                <w:lang w:eastAsia="ru-RU"/>
              </w:rPr>
            </w:pPr>
          </w:p>
        </w:tc>
        <w:tc>
          <w:tcPr>
            <w:tcW w:w="372" w:type="pct"/>
            <w:vMerge/>
            <w:vAlign w:val="center"/>
          </w:tcPr>
          <w:p w:rsidR="00015674" w:rsidRPr="00A5746B" w:rsidRDefault="00015674" w:rsidP="00895D64">
            <w:pPr>
              <w:jc w:val="center"/>
              <w:rPr>
                <w:rFonts w:eastAsia="Times New Roman"/>
                <w:sz w:val="20"/>
                <w:szCs w:val="20"/>
                <w:lang w:eastAsia="ru-RU"/>
              </w:rPr>
            </w:pPr>
          </w:p>
        </w:tc>
        <w:tc>
          <w:tcPr>
            <w:tcW w:w="375" w:type="pct"/>
            <w:vMerge/>
            <w:vAlign w:val="center"/>
          </w:tcPr>
          <w:p w:rsidR="00015674" w:rsidRPr="00A5746B" w:rsidRDefault="00015674" w:rsidP="00895D64">
            <w:pPr>
              <w:jc w:val="center"/>
              <w:rPr>
                <w:rFonts w:eastAsia="Times New Roman"/>
                <w:sz w:val="20"/>
                <w:szCs w:val="20"/>
                <w:lang w:eastAsia="ru-RU"/>
              </w:rPr>
            </w:pPr>
          </w:p>
        </w:tc>
        <w:tc>
          <w:tcPr>
            <w:tcW w:w="342" w:type="pct"/>
            <w:vMerge/>
            <w:vAlign w:val="center"/>
          </w:tcPr>
          <w:p w:rsidR="00015674" w:rsidRPr="00A5746B" w:rsidRDefault="00015674" w:rsidP="00895D64">
            <w:pPr>
              <w:jc w:val="center"/>
              <w:rPr>
                <w:rFonts w:eastAsia="Times New Roman"/>
                <w:sz w:val="20"/>
                <w:szCs w:val="20"/>
                <w:lang w:eastAsia="ru-RU"/>
              </w:rPr>
            </w:pPr>
          </w:p>
        </w:tc>
        <w:tc>
          <w:tcPr>
            <w:tcW w:w="398" w:type="pct"/>
            <w:vMerge/>
            <w:vAlign w:val="center"/>
          </w:tcPr>
          <w:p w:rsidR="00015674" w:rsidRPr="00A5746B" w:rsidRDefault="00015674" w:rsidP="00895D64">
            <w:pPr>
              <w:jc w:val="center"/>
              <w:rPr>
                <w:rFonts w:eastAsia="Times New Roman"/>
                <w:sz w:val="20"/>
                <w:szCs w:val="20"/>
                <w:lang w:eastAsia="ru-RU"/>
              </w:rPr>
            </w:pPr>
          </w:p>
        </w:tc>
        <w:tc>
          <w:tcPr>
            <w:tcW w:w="344" w:type="pct"/>
            <w:vMerge/>
            <w:vAlign w:val="center"/>
          </w:tcPr>
          <w:p w:rsidR="00015674" w:rsidRPr="00A5746B" w:rsidRDefault="00015674" w:rsidP="00895D64">
            <w:pPr>
              <w:jc w:val="center"/>
              <w:rPr>
                <w:rFonts w:eastAsia="Times New Roman"/>
                <w:sz w:val="20"/>
                <w:szCs w:val="20"/>
                <w:lang w:eastAsia="ru-RU"/>
              </w:rPr>
            </w:pPr>
          </w:p>
        </w:tc>
        <w:tc>
          <w:tcPr>
            <w:tcW w:w="374" w:type="pct"/>
            <w:vMerge/>
            <w:vAlign w:val="center"/>
          </w:tcPr>
          <w:p w:rsidR="00015674" w:rsidRPr="00A5746B" w:rsidRDefault="00015674" w:rsidP="00895D64">
            <w:pPr>
              <w:jc w:val="center"/>
              <w:rPr>
                <w:rFonts w:eastAsia="Times New Roman"/>
                <w:sz w:val="20"/>
                <w:szCs w:val="20"/>
                <w:lang w:eastAsia="ru-RU"/>
              </w:rPr>
            </w:pPr>
          </w:p>
        </w:tc>
        <w:tc>
          <w:tcPr>
            <w:tcW w:w="839" w:type="pct"/>
            <w:shd w:val="clear" w:color="auto" w:fill="auto"/>
          </w:tcPr>
          <w:p w:rsidR="00015674" w:rsidRPr="00A5746B" w:rsidRDefault="00015674">
            <w:pPr>
              <w:jc w:val="center"/>
              <w:rPr>
                <w:sz w:val="20"/>
                <w:szCs w:val="20"/>
              </w:rPr>
            </w:pPr>
            <w:r w:rsidRPr="00A5746B">
              <w:rPr>
                <w:sz w:val="20"/>
                <w:szCs w:val="20"/>
              </w:rPr>
              <w:t>Учебные учреждения</w:t>
            </w:r>
          </w:p>
        </w:tc>
        <w:tc>
          <w:tcPr>
            <w:tcW w:w="317" w:type="pct"/>
            <w:shd w:val="clear" w:color="auto" w:fill="auto"/>
            <w:noWrap/>
            <w:vAlign w:val="bottom"/>
          </w:tcPr>
          <w:p w:rsidR="00015674" w:rsidRPr="00A5746B" w:rsidRDefault="00015674">
            <w:pPr>
              <w:rPr>
                <w:sz w:val="20"/>
                <w:szCs w:val="20"/>
              </w:rPr>
            </w:pPr>
            <w:r w:rsidRPr="00A5746B">
              <w:rPr>
                <w:sz w:val="20"/>
                <w:szCs w:val="20"/>
              </w:rPr>
              <w:t> </w:t>
            </w:r>
          </w:p>
        </w:tc>
      </w:tr>
      <w:tr w:rsidR="00015674" w:rsidRPr="00A5746B" w:rsidTr="00015674">
        <w:trPr>
          <w:cantSplit/>
        </w:trPr>
        <w:tc>
          <w:tcPr>
            <w:tcW w:w="177" w:type="pct"/>
            <w:vMerge/>
            <w:vAlign w:val="center"/>
          </w:tcPr>
          <w:p w:rsidR="00015674" w:rsidRPr="00A5746B" w:rsidRDefault="00015674" w:rsidP="00895D64">
            <w:pPr>
              <w:jc w:val="left"/>
              <w:rPr>
                <w:rFonts w:eastAsia="Times New Roman"/>
                <w:sz w:val="20"/>
                <w:szCs w:val="20"/>
                <w:lang w:eastAsia="ru-RU"/>
              </w:rPr>
            </w:pPr>
          </w:p>
        </w:tc>
        <w:tc>
          <w:tcPr>
            <w:tcW w:w="438" w:type="pct"/>
            <w:vMerge/>
            <w:vAlign w:val="center"/>
          </w:tcPr>
          <w:p w:rsidR="00015674" w:rsidRPr="00A5746B" w:rsidRDefault="00015674" w:rsidP="00015674">
            <w:pPr>
              <w:jc w:val="center"/>
              <w:rPr>
                <w:rFonts w:eastAsia="Times New Roman"/>
                <w:sz w:val="20"/>
                <w:szCs w:val="20"/>
                <w:lang w:eastAsia="ru-RU"/>
              </w:rPr>
            </w:pPr>
          </w:p>
        </w:tc>
        <w:tc>
          <w:tcPr>
            <w:tcW w:w="605" w:type="pct"/>
            <w:vMerge/>
            <w:vAlign w:val="center"/>
          </w:tcPr>
          <w:p w:rsidR="00015674" w:rsidRPr="00A5746B" w:rsidRDefault="00015674" w:rsidP="00015674">
            <w:pPr>
              <w:jc w:val="center"/>
              <w:rPr>
                <w:rFonts w:eastAsia="Times New Roman"/>
                <w:sz w:val="20"/>
                <w:szCs w:val="20"/>
                <w:lang w:eastAsia="ru-RU"/>
              </w:rPr>
            </w:pPr>
          </w:p>
        </w:tc>
        <w:tc>
          <w:tcPr>
            <w:tcW w:w="419" w:type="pct"/>
            <w:vMerge/>
            <w:vAlign w:val="center"/>
          </w:tcPr>
          <w:p w:rsidR="00015674" w:rsidRPr="00A5746B" w:rsidRDefault="00015674" w:rsidP="00895D64">
            <w:pPr>
              <w:jc w:val="center"/>
              <w:rPr>
                <w:rFonts w:eastAsia="Times New Roman"/>
                <w:sz w:val="20"/>
                <w:szCs w:val="20"/>
                <w:lang w:eastAsia="ru-RU"/>
              </w:rPr>
            </w:pPr>
          </w:p>
        </w:tc>
        <w:tc>
          <w:tcPr>
            <w:tcW w:w="372" w:type="pct"/>
            <w:vMerge/>
            <w:vAlign w:val="center"/>
          </w:tcPr>
          <w:p w:rsidR="00015674" w:rsidRPr="00A5746B" w:rsidRDefault="00015674" w:rsidP="00895D64">
            <w:pPr>
              <w:jc w:val="center"/>
              <w:rPr>
                <w:rFonts w:eastAsia="Times New Roman"/>
                <w:sz w:val="20"/>
                <w:szCs w:val="20"/>
                <w:lang w:eastAsia="ru-RU"/>
              </w:rPr>
            </w:pPr>
          </w:p>
        </w:tc>
        <w:tc>
          <w:tcPr>
            <w:tcW w:w="375" w:type="pct"/>
            <w:vMerge/>
            <w:vAlign w:val="center"/>
          </w:tcPr>
          <w:p w:rsidR="00015674" w:rsidRPr="00A5746B" w:rsidRDefault="00015674" w:rsidP="00895D64">
            <w:pPr>
              <w:jc w:val="center"/>
              <w:rPr>
                <w:rFonts w:eastAsia="Times New Roman"/>
                <w:sz w:val="20"/>
                <w:szCs w:val="20"/>
                <w:lang w:eastAsia="ru-RU"/>
              </w:rPr>
            </w:pPr>
          </w:p>
        </w:tc>
        <w:tc>
          <w:tcPr>
            <w:tcW w:w="342" w:type="pct"/>
            <w:vMerge/>
            <w:vAlign w:val="center"/>
          </w:tcPr>
          <w:p w:rsidR="00015674" w:rsidRPr="00A5746B" w:rsidRDefault="00015674" w:rsidP="00895D64">
            <w:pPr>
              <w:jc w:val="center"/>
              <w:rPr>
                <w:rFonts w:eastAsia="Times New Roman"/>
                <w:sz w:val="20"/>
                <w:szCs w:val="20"/>
                <w:lang w:eastAsia="ru-RU"/>
              </w:rPr>
            </w:pPr>
          </w:p>
        </w:tc>
        <w:tc>
          <w:tcPr>
            <w:tcW w:w="398" w:type="pct"/>
            <w:vMerge/>
            <w:vAlign w:val="center"/>
          </w:tcPr>
          <w:p w:rsidR="00015674" w:rsidRPr="00A5746B" w:rsidRDefault="00015674" w:rsidP="00895D64">
            <w:pPr>
              <w:jc w:val="center"/>
              <w:rPr>
                <w:rFonts w:eastAsia="Times New Roman"/>
                <w:sz w:val="20"/>
                <w:szCs w:val="20"/>
                <w:lang w:eastAsia="ru-RU"/>
              </w:rPr>
            </w:pPr>
          </w:p>
        </w:tc>
        <w:tc>
          <w:tcPr>
            <w:tcW w:w="344" w:type="pct"/>
            <w:vMerge/>
            <w:vAlign w:val="center"/>
          </w:tcPr>
          <w:p w:rsidR="00015674" w:rsidRPr="00A5746B" w:rsidRDefault="00015674" w:rsidP="00895D64">
            <w:pPr>
              <w:jc w:val="center"/>
              <w:rPr>
                <w:rFonts w:eastAsia="Times New Roman"/>
                <w:sz w:val="20"/>
                <w:szCs w:val="20"/>
                <w:lang w:eastAsia="ru-RU"/>
              </w:rPr>
            </w:pPr>
          </w:p>
        </w:tc>
        <w:tc>
          <w:tcPr>
            <w:tcW w:w="374" w:type="pct"/>
            <w:vMerge/>
            <w:vAlign w:val="center"/>
          </w:tcPr>
          <w:p w:rsidR="00015674" w:rsidRPr="00A5746B" w:rsidRDefault="00015674" w:rsidP="00895D64">
            <w:pPr>
              <w:jc w:val="center"/>
              <w:rPr>
                <w:rFonts w:eastAsia="Times New Roman"/>
                <w:sz w:val="20"/>
                <w:szCs w:val="20"/>
                <w:lang w:eastAsia="ru-RU"/>
              </w:rPr>
            </w:pPr>
          </w:p>
        </w:tc>
        <w:tc>
          <w:tcPr>
            <w:tcW w:w="839" w:type="pct"/>
            <w:shd w:val="clear" w:color="auto" w:fill="auto"/>
          </w:tcPr>
          <w:p w:rsidR="00015674" w:rsidRPr="00A5746B" w:rsidRDefault="00015674">
            <w:pPr>
              <w:jc w:val="center"/>
              <w:rPr>
                <w:sz w:val="20"/>
                <w:szCs w:val="20"/>
              </w:rPr>
            </w:pPr>
            <w:r w:rsidRPr="00A5746B">
              <w:rPr>
                <w:sz w:val="20"/>
                <w:szCs w:val="20"/>
              </w:rPr>
              <w:t>Лечебные</w:t>
            </w:r>
            <w:r w:rsidR="003F3107" w:rsidRPr="00A5746B">
              <w:rPr>
                <w:sz w:val="20"/>
                <w:szCs w:val="20"/>
              </w:rPr>
              <w:t xml:space="preserve"> </w:t>
            </w:r>
            <w:r w:rsidRPr="00A5746B">
              <w:rPr>
                <w:sz w:val="20"/>
                <w:szCs w:val="20"/>
              </w:rPr>
              <w:t>учреждения</w:t>
            </w:r>
          </w:p>
        </w:tc>
        <w:tc>
          <w:tcPr>
            <w:tcW w:w="317" w:type="pct"/>
            <w:shd w:val="clear" w:color="auto" w:fill="auto"/>
            <w:noWrap/>
            <w:vAlign w:val="bottom"/>
          </w:tcPr>
          <w:p w:rsidR="00015674" w:rsidRPr="00A5746B" w:rsidRDefault="00015674">
            <w:pPr>
              <w:rPr>
                <w:sz w:val="20"/>
                <w:szCs w:val="20"/>
              </w:rPr>
            </w:pPr>
            <w:r w:rsidRPr="00A5746B">
              <w:rPr>
                <w:sz w:val="20"/>
                <w:szCs w:val="20"/>
              </w:rPr>
              <w:t> </w:t>
            </w:r>
          </w:p>
        </w:tc>
      </w:tr>
      <w:tr w:rsidR="00015674" w:rsidRPr="00A5746B" w:rsidTr="00015674">
        <w:trPr>
          <w:cantSplit/>
        </w:trPr>
        <w:tc>
          <w:tcPr>
            <w:tcW w:w="177" w:type="pct"/>
            <w:vMerge/>
            <w:vAlign w:val="center"/>
          </w:tcPr>
          <w:p w:rsidR="00015674" w:rsidRPr="00A5746B" w:rsidRDefault="00015674" w:rsidP="00895D64">
            <w:pPr>
              <w:jc w:val="left"/>
              <w:rPr>
                <w:rFonts w:eastAsia="Times New Roman"/>
                <w:sz w:val="20"/>
                <w:szCs w:val="20"/>
                <w:lang w:eastAsia="ru-RU"/>
              </w:rPr>
            </w:pPr>
          </w:p>
        </w:tc>
        <w:tc>
          <w:tcPr>
            <w:tcW w:w="438" w:type="pct"/>
            <w:vMerge/>
            <w:vAlign w:val="center"/>
          </w:tcPr>
          <w:p w:rsidR="00015674" w:rsidRPr="00A5746B" w:rsidRDefault="00015674" w:rsidP="00015674">
            <w:pPr>
              <w:jc w:val="center"/>
              <w:rPr>
                <w:rFonts w:eastAsia="Times New Roman"/>
                <w:sz w:val="20"/>
                <w:szCs w:val="20"/>
                <w:lang w:eastAsia="ru-RU"/>
              </w:rPr>
            </w:pPr>
          </w:p>
        </w:tc>
        <w:tc>
          <w:tcPr>
            <w:tcW w:w="605" w:type="pct"/>
            <w:vMerge/>
            <w:vAlign w:val="center"/>
          </w:tcPr>
          <w:p w:rsidR="00015674" w:rsidRPr="00A5746B" w:rsidRDefault="00015674" w:rsidP="00015674">
            <w:pPr>
              <w:jc w:val="center"/>
              <w:rPr>
                <w:rFonts w:eastAsia="Times New Roman"/>
                <w:sz w:val="20"/>
                <w:szCs w:val="20"/>
                <w:lang w:eastAsia="ru-RU"/>
              </w:rPr>
            </w:pPr>
          </w:p>
        </w:tc>
        <w:tc>
          <w:tcPr>
            <w:tcW w:w="419" w:type="pct"/>
            <w:vMerge/>
            <w:vAlign w:val="center"/>
          </w:tcPr>
          <w:p w:rsidR="00015674" w:rsidRPr="00A5746B" w:rsidRDefault="00015674" w:rsidP="00895D64">
            <w:pPr>
              <w:jc w:val="center"/>
              <w:rPr>
                <w:rFonts w:eastAsia="Times New Roman"/>
                <w:sz w:val="20"/>
                <w:szCs w:val="20"/>
                <w:lang w:eastAsia="ru-RU"/>
              </w:rPr>
            </w:pPr>
          </w:p>
        </w:tc>
        <w:tc>
          <w:tcPr>
            <w:tcW w:w="372" w:type="pct"/>
            <w:vMerge/>
            <w:vAlign w:val="center"/>
          </w:tcPr>
          <w:p w:rsidR="00015674" w:rsidRPr="00A5746B" w:rsidRDefault="00015674" w:rsidP="00895D64">
            <w:pPr>
              <w:jc w:val="center"/>
              <w:rPr>
                <w:rFonts w:eastAsia="Times New Roman"/>
                <w:sz w:val="20"/>
                <w:szCs w:val="20"/>
                <w:lang w:eastAsia="ru-RU"/>
              </w:rPr>
            </w:pPr>
          </w:p>
        </w:tc>
        <w:tc>
          <w:tcPr>
            <w:tcW w:w="375" w:type="pct"/>
            <w:vMerge/>
            <w:vAlign w:val="center"/>
          </w:tcPr>
          <w:p w:rsidR="00015674" w:rsidRPr="00A5746B" w:rsidRDefault="00015674" w:rsidP="00895D64">
            <w:pPr>
              <w:jc w:val="center"/>
              <w:rPr>
                <w:rFonts w:eastAsia="Times New Roman"/>
                <w:sz w:val="20"/>
                <w:szCs w:val="20"/>
                <w:lang w:eastAsia="ru-RU"/>
              </w:rPr>
            </w:pPr>
          </w:p>
        </w:tc>
        <w:tc>
          <w:tcPr>
            <w:tcW w:w="342" w:type="pct"/>
            <w:vMerge/>
            <w:vAlign w:val="center"/>
          </w:tcPr>
          <w:p w:rsidR="00015674" w:rsidRPr="00A5746B" w:rsidRDefault="00015674" w:rsidP="00895D64">
            <w:pPr>
              <w:jc w:val="center"/>
              <w:rPr>
                <w:rFonts w:eastAsia="Times New Roman"/>
                <w:sz w:val="20"/>
                <w:szCs w:val="20"/>
                <w:lang w:eastAsia="ru-RU"/>
              </w:rPr>
            </w:pPr>
          </w:p>
        </w:tc>
        <w:tc>
          <w:tcPr>
            <w:tcW w:w="398" w:type="pct"/>
            <w:vMerge/>
            <w:vAlign w:val="center"/>
          </w:tcPr>
          <w:p w:rsidR="00015674" w:rsidRPr="00A5746B" w:rsidRDefault="00015674" w:rsidP="00895D64">
            <w:pPr>
              <w:jc w:val="center"/>
              <w:rPr>
                <w:rFonts w:eastAsia="Times New Roman"/>
                <w:sz w:val="20"/>
                <w:szCs w:val="20"/>
                <w:lang w:eastAsia="ru-RU"/>
              </w:rPr>
            </w:pPr>
          </w:p>
        </w:tc>
        <w:tc>
          <w:tcPr>
            <w:tcW w:w="344" w:type="pct"/>
            <w:vMerge/>
            <w:vAlign w:val="center"/>
          </w:tcPr>
          <w:p w:rsidR="00015674" w:rsidRPr="00A5746B" w:rsidRDefault="00015674" w:rsidP="00895D64">
            <w:pPr>
              <w:jc w:val="center"/>
              <w:rPr>
                <w:rFonts w:eastAsia="Times New Roman"/>
                <w:sz w:val="20"/>
                <w:szCs w:val="20"/>
                <w:lang w:eastAsia="ru-RU"/>
              </w:rPr>
            </w:pPr>
          </w:p>
        </w:tc>
        <w:tc>
          <w:tcPr>
            <w:tcW w:w="374" w:type="pct"/>
            <w:vMerge/>
            <w:vAlign w:val="center"/>
          </w:tcPr>
          <w:p w:rsidR="00015674" w:rsidRPr="00A5746B" w:rsidRDefault="00015674" w:rsidP="00895D64">
            <w:pPr>
              <w:jc w:val="center"/>
              <w:rPr>
                <w:rFonts w:eastAsia="Times New Roman"/>
                <w:sz w:val="20"/>
                <w:szCs w:val="20"/>
                <w:lang w:eastAsia="ru-RU"/>
              </w:rPr>
            </w:pPr>
          </w:p>
        </w:tc>
        <w:tc>
          <w:tcPr>
            <w:tcW w:w="839" w:type="pct"/>
            <w:shd w:val="clear" w:color="auto" w:fill="auto"/>
          </w:tcPr>
          <w:p w:rsidR="00015674" w:rsidRPr="00A5746B" w:rsidRDefault="00015674">
            <w:pPr>
              <w:jc w:val="center"/>
              <w:rPr>
                <w:sz w:val="20"/>
                <w:szCs w:val="20"/>
              </w:rPr>
            </w:pPr>
            <w:r w:rsidRPr="00A5746B">
              <w:rPr>
                <w:sz w:val="20"/>
                <w:szCs w:val="20"/>
              </w:rPr>
              <w:t>Здания соцкультбыта</w:t>
            </w:r>
          </w:p>
        </w:tc>
        <w:tc>
          <w:tcPr>
            <w:tcW w:w="317" w:type="pct"/>
            <w:shd w:val="clear" w:color="auto" w:fill="auto"/>
            <w:noWrap/>
            <w:vAlign w:val="center"/>
          </w:tcPr>
          <w:p w:rsidR="00015674" w:rsidRPr="00A5746B" w:rsidRDefault="00015674">
            <w:pPr>
              <w:jc w:val="center"/>
              <w:rPr>
                <w:sz w:val="20"/>
                <w:szCs w:val="20"/>
              </w:rPr>
            </w:pPr>
            <w:r w:rsidRPr="00A5746B">
              <w:rPr>
                <w:sz w:val="20"/>
                <w:szCs w:val="20"/>
              </w:rPr>
              <w:t>1</w:t>
            </w:r>
          </w:p>
        </w:tc>
      </w:tr>
      <w:tr w:rsidR="00015674" w:rsidRPr="00A5746B" w:rsidTr="00015674">
        <w:trPr>
          <w:cantSplit/>
        </w:trPr>
        <w:tc>
          <w:tcPr>
            <w:tcW w:w="177" w:type="pct"/>
            <w:vMerge/>
            <w:vAlign w:val="center"/>
          </w:tcPr>
          <w:p w:rsidR="00015674" w:rsidRPr="00A5746B" w:rsidRDefault="00015674" w:rsidP="00895D64">
            <w:pPr>
              <w:jc w:val="left"/>
              <w:rPr>
                <w:rFonts w:eastAsia="Times New Roman"/>
                <w:sz w:val="20"/>
                <w:szCs w:val="20"/>
                <w:lang w:eastAsia="ru-RU"/>
              </w:rPr>
            </w:pPr>
          </w:p>
        </w:tc>
        <w:tc>
          <w:tcPr>
            <w:tcW w:w="438" w:type="pct"/>
            <w:vMerge/>
            <w:vAlign w:val="center"/>
          </w:tcPr>
          <w:p w:rsidR="00015674" w:rsidRPr="00A5746B" w:rsidRDefault="00015674" w:rsidP="00015674">
            <w:pPr>
              <w:jc w:val="center"/>
              <w:rPr>
                <w:rFonts w:eastAsia="Times New Roman"/>
                <w:sz w:val="20"/>
                <w:szCs w:val="20"/>
                <w:lang w:eastAsia="ru-RU"/>
              </w:rPr>
            </w:pPr>
          </w:p>
        </w:tc>
        <w:tc>
          <w:tcPr>
            <w:tcW w:w="605" w:type="pct"/>
            <w:vMerge/>
            <w:vAlign w:val="center"/>
          </w:tcPr>
          <w:p w:rsidR="00015674" w:rsidRPr="00A5746B" w:rsidRDefault="00015674" w:rsidP="00015674">
            <w:pPr>
              <w:jc w:val="center"/>
              <w:rPr>
                <w:rFonts w:eastAsia="Times New Roman"/>
                <w:sz w:val="20"/>
                <w:szCs w:val="20"/>
                <w:lang w:eastAsia="ru-RU"/>
              </w:rPr>
            </w:pPr>
          </w:p>
        </w:tc>
        <w:tc>
          <w:tcPr>
            <w:tcW w:w="419" w:type="pct"/>
            <w:vMerge/>
            <w:vAlign w:val="center"/>
          </w:tcPr>
          <w:p w:rsidR="00015674" w:rsidRPr="00A5746B" w:rsidRDefault="00015674" w:rsidP="00895D64">
            <w:pPr>
              <w:jc w:val="center"/>
              <w:rPr>
                <w:rFonts w:eastAsia="Times New Roman"/>
                <w:sz w:val="20"/>
                <w:szCs w:val="20"/>
                <w:lang w:eastAsia="ru-RU"/>
              </w:rPr>
            </w:pPr>
          </w:p>
        </w:tc>
        <w:tc>
          <w:tcPr>
            <w:tcW w:w="372" w:type="pct"/>
            <w:vMerge/>
            <w:vAlign w:val="center"/>
          </w:tcPr>
          <w:p w:rsidR="00015674" w:rsidRPr="00A5746B" w:rsidRDefault="00015674" w:rsidP="00895D64">
            <w:pPr>
              <w:jc w:val="center"/>
              <w:rPr>
                <w:rFonts w:eastAsia="Times New Roman"/>
                <w:sz w:val="20"/>
                <w:szCs w:val="20"/>
                <w:lang w:eastAsia="ru-RU"/>
              </w:rPr>
            </w:pPr>
          </w:p>
        </w:tc>
        <w:tc>
          <w:tcPr>
            <w:tcW w:w="375" w:type="pct"/>
            <w:vMerge/>
            <w:vAlign w:val="center"/>
          </w:tcPr>
          <w:p w:rsidR="00015674" w:rsidRPr="00A5746B" w:rsidRDefault="00015674" w:rsidP="00895D64">
            <w:pPr>
              <w:jc w:val="center"/>
              <w:rPr>
                <w:rFonts w:eastAsia="Times New Roman"/>
                <w:sz w:val="20"/>
                <w:szCs w:val="20"/>
                <w:lang w:eastAsia="ru-RU"/>
              </w:rPr>
            </w:pPr>
          </w:p>
        </w:tc>
        <w:tc>
          <w:tcPr>
            <w:tcW w:w="342" w:type="pct"/>
            <w:vMerge/>
            <w:vAlign w:val="center"/>
          </w:tcPr>
          <w:p w:rsidR="00015674" w:rsidRPr="00A5746B" w:rsidRDefault="00015674" w:rsidP="00895D64">
            <w:pPr>
              <w:jc w:val="center"/>
              <w:rPr>
                <w:rFonts w:eastAsia="Times New Roman"/>
                <w:sz w:val="20"/>
                <w:szCs w:val="20"/>
                <w:lang w:eastAsia="ru-RU"/>
              </w:rPr>
            </w:pPr>
          </w:p>
        </w:tc>
        <w:tc>
          <w:tcPr>
            <w:tcW w:w="398" w:type="pct"/>
            <w:vMerge/>
            <w:vAlign w:val="center"/>
          </w:tcPr>
          <w:p w:rsidR="00015674" w:rsidRPr="00A5746B" w:rsidRDefault="00015674" w:rsidP="00895D64">
            <w:pPr>
              <w:jc w:val="center"/>
              <w:rPr>
                <w:rFonts w:eastAsia="Times New Roman"/>
                <w:sz w:val="20"/>
                <w:szCs w:val="20"/>
                <w:lang w:eastAsia="ru-RU"/>
              </w:rPr>
            </w:pPr>
          </w:p>
        </w:tc>
        <w:tc>
          <w:tcPr>
            <w:tcW w:w="344" w:type="pct"/>
            <w:vMerge/>
            <w:vAlign w:val="center"/>
          </w:tcPr>
          <w:p w:rsidR="00015674" w:rsidRPr="00A5746B" w:rsidRDefault="00015674" w:rsidP="00895D64">
            <w:pPr>
              <w:jc w:val="center"/>
              <w:rPr>
                <w:rFonts w:eastAsia="Times New Roman"/>
                <w:sz w:val="20"/>
                <w:szCs w:val="20"/>
                <w:lang w:eastAsia="ru-RU"/>
              </w:rPr>
            </w:pPr>
          </w:p>
        </w:tc>
        <w:tc>
          <w:tcPr>
            <w:tcW w:w="374" w:type="pct"/>
            <w:vMerge/>
            <w:vAlign w:val="center"/>
          </w:tcPr>
          <w:p w:rsidR="00015674" w:rsidRPr="00A5746B" w:rsidRDefault="00015674" w:rsidP="00895D64">
            <w:pPr>
              <w:jc w:val="center"/>
              <w:rPr>
                <w:rFonts w:eastAsia="Times New Roman"/>
                <w:sz w:val="20"/>
                <w:szCs w:val="20"/>
                <w:lang w:eastAsia="ru-RU"/>
              </w:rPr>
            </w:pPr>
          </w:p>
        </w:tc>
        <w:tc>
          <w:tcPr>
            <w:tcW w:w="839" w:type="pct"/>
            <w:shd w:val="clear" w:color="auto" w:fill="auto"/>
          </w:tcPr>
          <w:p w:rsidR="00015674" w:rsidRPr="00A5746B" w:rsidRDefault="00015674">
            <w:pPr>
              <w:jc w:val="center"/>
              <w:rPr>
                <w:sz w:val="20"/>
                <w:szCs w:val="20"/>
              </w:rPr>
            </w:pPr>
            <w:r w:rsidRPr="00A5746B">
              <w:rPr>
                <w:sz w:val="20"/>
                <w:szCs w:val="20"/>
              </w:rPr>
              <w:t xml:space="preserve"> Прочие</w:t>
            </w:r>
          </w:p>
        </w:tc>
        <w:tc>
          <w:tcPr>
            <w:tcW w:w="317" w:type="pct"/>
            <w:shd w:val="clear" w:color="auto" w:fill="auto"/>
            <w:noWrap/>
            <w:vAlign w:val="bottom"/>
          </w:tcPr>
          <w:p w:rsidR="00015674" w:rsidRPr="00A5746B" w:rsidRDefault="00015674">
            <w:pPr>
              <w:rPr>
                <w:sz w:val="20"/>
                <w:szCs w:val="20"/>
              </w:rPr>
            </w:pPr>
            <w:r w:rsidRPr="00A5746B">
              <w:rPr>
                <w:sz w:val="20"/>
                <w:szCs w:val="20"/>
              </w:rPr>
              <w:t> </w:t>
            </w:r>
          </w:p>
        </w:tc>
      </w:tr>
      <w:tr w:rsidR="00015674" w:rsidRPr="00A5746B" w:rsidTr="00015674">
        <w:trPr>
          <w:cantSplit/>
        </w:trPr>
        <w:tc>
          <w:tcPr>
            <w:tcW w:w="177" w:type="pct"/>
            <w:vMerge w:val="restart"/>
            <w:vAlign w:val="center"/>
          </w:tcPr>
          <w:p w:rsidR="00015674" w:rsidRPr="00A5746B" w:rsidRDefault="00015674" w:rsidP="00015674">
            <w:pPr>
              <w:jc w:val="left"/>
              <w:rPr>
                <w:rFonts w:eastAsia="Times New Roman"/>
                <w:sz w:val="20"/>
                <w:szCs w:val="20"/>
                <w:lang w:eastAsia="ru-RU"/>
              </w:rPr>
            </w:pPr>
            <w:r w:rsidRPr="00A5746B">
              <w:rPr>
                <w:rFonts w:eastAsia="Times New Roman"/>
                <w:sz w:val="20"/>
                <w:szCs w:val="20"/>
                <w:lang w:eastAsia="ru-RU"/>
              </w:rPr>
              <w:lastRenderedPageBreak/>
              <w:t>5</w:t>
            </w:r>
          </w:p>
        </w:tc>
        <w:tc>
          <w:tcPr>
            <w:tcW w:w="438" w:type="pct"/>
            <w:vMerge w:val="restart"/>
            <w:vAlign w:val="center"/>
          </w:tcPr>
          <w:p w:rsidR="00015674" w:rsidRPr="00A5746B" w:rsidRDefault="00015674" w:rsidP="00015674">
            <w:pPr>
              <w:jc w:val="center"/>
              <w:rPr>
                <w:rFonts w:eastAsia="Times New Roman"/>
                <w:sz w:val="20"/>
                <w:szCs w:val="20"/>
                <w:lang w:eastAsia="ru-RU"/>
              </w:rPr>
            </w:pPr>
            <w:r w:rsidRPr="00A5746B">
              <w:rPr>
                <w:rFonts w:eastAsia="Times New Roman"/>
                <w:sz w:val="20"/>
                <w:szCs w:val="20"/>
                <w:lang w:eastAsia="ru-RU"/>
              </w:rPr>
              <w:t>д.Мосеево, ул.Сибирская, д. 31</w:t>
            </w:r>
          </w:p>
        </w:tc>
        <w:tc>
          <w:tcPr>
            <w:tcW w:w="605" w:type="pct"/>
            <w:vMerge w:val="restart"/>
            <w:vAlign w:val="center"/>
          </w:tcPr>
          <w:p w:rsidR="00015674" w:rsidRPr="00A5746B" w:rsidRDefault="00015674" w:rsidP="00015674">
            <w:pPr>
              <w:jc w:val="center"/>
              <w:rPr>
                <w:rFonts w:eastAsia="Times New Roman"/>
                <w:sz w:val="20"/>
                <w:szCs w:val="20"/>
                <w:lang w:eastAsia="ru-RU"/>
              </w:rPr>
            </w:pPr>
            <w:r w:rsidRPr="00A5746B">
              <w:rPr>
                <w:rFonts w:eastAsia="Times New Roman"/>
                <w:sz w:val="20"/>
                <w:szCs w:val="20"/>
                <w:lang w:eastAsia="ru-RU"/>
              </w:rPr>
              <w:t>МБУК "Центр культуры, спорта и библиотечного обслуживания населения "Рад</w:t>
            </w:r>
            <w:r w:rsidRPr="00A5746B">
              <w:rPr>
                <w:rFonts w:eastAsia="Times New Roman"/>
                <w:sz w:val="20"/>
                <w:szCs w:val="20"/>
                <w:lang w:eastAsia="ru-RU"/>
              </w:rPr>
              <w:t>у</w:t>
            </w:r>
            <w:r w:rsidRPr="00A5746B">
              <w:rPr>
                <w:rFonts w:eastAsia="Times New Roman"/>
                <w:sz w:val="20"/>
                <w:szCs w:val="20"/>
                <w:lang w:eastAsia="ru-RU"/>
              </w:rPr>
              <w:t>га"</w:t>
            </w:r>
          </w:p>
        </w:tc>
        <w:tc>
          <w:tcPr>
            <w:tcW w:w="419" w:type="pct"/>
            <w:vMerge w:val="restart"/>
            <w:vAlign w:val="center"/>
          </w:tcPr>
          <w:p w:rsidR="00015674" w:rsidRPr="00A5746B" w:rsidRDefault="00015674" w:rsidP="00895D64">
            <w:pPr>
              <w:jc w:val="center"/>
              <w:rPr>
                <w:rFonts w:eastAsia="Times New Roman"/>
                <w:sz w:val="20"/>
                <w:szCs w:val="20"/>
                <w:lang w:eastAsia="ru-RU"/>
              </w:rPr>
            </w:pPr>
            <w:r w:rsidRPr="00A5746B">
              <w:rPr>
                <w:rFonts w:eastAsia="Times New Roman"/>
                <w:sz w:val="20"/>
                <w:szCs w:val="20"/>
                <w:lang w:eastAsia="ru-RU"/>
              </w:rPr>
              <w:t>нет данных</w:t>
            </w:r>
          </w:p>
        </w:tc>
        <w:tc>
          <w:tcPr>
            <w:tcW w:w="372" w:type="pct"/>
            <w:vMerge w:val="restart"/>
            <w:vAlign w:val="center"/>
          </w:tcPr>
          <w:p w:rsidR="00015674" w:rsidRPr="00A5746B" w:rsidRDefault="00015674" w:rsidP="00895D64">
            <w:pPr>
              <w:jc w:val="center"/>
              <w:rPr>
                <w:rFonts w:eastAsia="Times New Roman"/>
                <w:sz w:val="20"/>
                <w:szCs w:val="20"/>
                <w:lang w:eastAsia="ru-RU"/>
              </w:rPr>
            </w:pPr>
            <w:r w:rsidRPr="00A5746B">
              <w:rPr>
                <w:rFonts w:eastAsia="Times New Roman"/>
                <w:sz w:val="20"/>
                <w:szCs w:val="20"/>
                <w:lang w:eastAsia="ru-RU"/>
              </w:rPr>
              <w:t>-</w:t>
            </w:r>
          </w:p>
        </w:tc>
        <w:tc>
          <w:tcPr>
            <w:tcW w:w="375" w:type="pct"/>
            <w:vMerge w:val="restart"/>
            <w:vAlign w:val="center"/>
          </w:tcPr>
          <w:p w:rsidR="00015674" w:rsidRPr="00A5746B" w:rsidRDefault="00015674" w:rsidP="00895D64">
            <w:pPr>
              <w:jc w:val="center"/>
              <w:rPr>
                <w:rFonts w:eastAsia="Times New Roman"/>
                <w:sz w:val="20"/>
                <w:szCs w:val="20"/>
                <w:lang w:eastAsia="ru-RU"/>
              </w:rPr>
            </w:pPr>
            <w:r w:rsidRPr="00A5746B">
              <w:rPr>
                <w:rFonts w:eastAsia="Times New Roman"/>
                <w:sz w:val="20"/>
                <w:szCs w:val="20"/>
                <w:lang w:eastAsia="ru-RU"/>
              </w:rPr>
              <w:t>0,3</w:t>
            </w:r>
          </w:p>
        </w:tc>
        <w:tc>
          <w:tcPr>
            <w:tcW w:w="342" w:type="pct"/>
            <w:vMerge w:val="restart"/>
            <w:vAlign w:val="center"/>
          </w:tcPr>
          <w:p w:rsidR="00015674" w:rsidRPr="00A5746B" w:rsidRDefault="00015674" w:rsidP="00895D64">
            <w:pPr>
              <w:jc w:val="center"/>
              <w:rPr>
                <w:rFonts w:eastAsia="Times New Roman"/>
                <w:sz w:val="20"/>
                <w:szCs w:val="20"/>
                <w:lang w:eastAsia="ru-RU"/>
              </w:rPr>
            </w:pPr>
            <w:r w:rsidRPr="00A5746B">
              <w:rPr>
                <w:rFonts w:eastAsia="Times New Roman"/>
                <w:sz w:val="20"/>
                <w:szCs w:val="20"/>
                <w:lang w:eastAsia="ru-RU"/>
              </w:rPr>
              <w:t>нет</w:t>
            </w:r>
          </w:p>
        </w:tc>
        <w:tc>
          <w:tcPr>
            <w:tcW w:w="398" w:type="pct"/>
            <w:vMerge w:val="restart"/>
            <w:vAlign w:val="center"/>
          </w:tcPr>
          <w:p w:rsidR="00015674" w:rsidRPr="00A5746B" w:rsidRDefault="00015674" w:rsidP="00895D64">
            <w:pPr>
              <w:jc w:val="center"/>
              <w:rPr>
                <w:rFonts w:eastAsia="Times New Roman"/>
                <w:sz w:val="20"/>
                <w:szCs w:val="20"/>
                <w:lang w:eastAsia="ru-RU"/>
              </w:rPr>
            </w:pPr>
            <w:r w:rsidRPr="00A5746B">
              <w:rPr>
                <w:rFonts w:eastAsia="Times New Roman"/>
                <w:sz w:val="20"/>
                <w:szCs w:val="20"/>
                <w:lang w:eastAsia="ru-RU"/>
              </w:rPr>
              <w:t>нет</w:t>
            </w:r>
          </w:p>
        </w:tc>
        <w:tc>
          <w:tcPr>
            <w:tcW w:w="344" w:type="pct"/>
            <w:vMerge w:val="restart"/>
            <w:vAlign w:val="center"/>
          </w:tcPr>
          <w:p w:rsidR="00015674" w:rsidRPr="00A5746B" w:rsidRDefault="00015674" w:rsidP="00895D64">
            <w:pPr>
              <w:jc w:val="center"/>
              <w:rPr>
                <w:rFonts w:eastAsia="Times New Roman"/>
                <w:sz w:val="20"/>
                <w:szCs w:val="20"/>
                <w:lang w:eastAsia="ru-RU"/>
              </w:rPr>
            </w:pPr>
            <w:r w:rsidRPr="00A5746B">
              <w:rPr>
                <w:rFonts w:eastAsia="Times New Roman"/>
                <w:sz w:val="20"/>
                <w:szCs w:val="20"/>
                <w:lang w:eastAsia="ru-RU"/>
              </w:rPr>
              <w:t>уголь</w:t>
            </w:r>
          </w:p>
        </w:tc>
        <w:tc>
          <w:tcPr>
            <w:tcW w:w="374" w:type="pct"/>
            <w:vMerge w:val="restart"/>
            <w:vAlign w:val="center"/>
          </w:tcPr>
          <w:p w:rsidR="00015674" w:rsidRPr="00A5746B" w:rsidRDefault="00015674" w:rsidP="00895D64">
            <w:pPr>
              <w:jc w:val="center"/>
              <w:rPr>
                <w:rFonts w:eastAsia="Times New Roman"/>
                <w:sz w:val="20"/>
                <w:szCs w:val="20"/>
                <w:lang w:eastAsia="ru-RU"/>
              </w:rPr>
            </w:pPr>
            <w:r w:rsidRPr="00A5746B">
              <w:rPr>
                <w:rFonts w:eastAsia="Times New Roman"/>
                <w:sz w:val="20"/>
                <w:szCs w:val="20"/>
                <w:lang w:eastAsia="ru-RU"/>
              </w:rPr>
              <w:t>нет</w:t>
            </w:r>
          </w:p>
        </w:tc>
        <w:tc>
          <w:tcPr>
            <w:tcW w:w="839" w:type="pct"/>
            <w:shd w:val="clear" w:color="auto" w:fill="auto"/>
          </w:tcPr>
          <w:p w:rsidR="00015674" w:rsidRPr="00A5746B" w:rsidRDefault="00015674" w:rsidP="00895D64">
            <w:pPr>
              <w:jc w:val="center"/>
              <w:rPr>
                <w:rFonts w:eastAsia="Times New Roman"/>
                <w:sz w:val="20"/>
                <w:szCs w:val="20"/>
                <w:lang w:eastAsia="ru-RU"/>
              </w:rPr>
            </w:pPr>
            <w:r w:rsidRPr="00A5746B">
              <w:rPr>
                <w:rFonts w:eastAsia="Times New Roman"/>
                <w:sz w:val="20"/>
                <w:szCs w:val="20"/>
                <w:lang w:eastAsia="ru-RU"/>
              </w:rPr>
              <w:t>Жилые здания</w:t>
            </w:r>
          </w:p>
        </w:tc>
        <w:tc>
          <w:tcPr>
            <w:tcW w:w="317" w:type="pct"/>
            <w:shd w:val="clear" w:color="auto" w:fill="auto"/>
            <w:noWrap/>
            <w:vAlign w:val="bottom"/>
          </w:tcPr>
          <w:p w:rsidR="00015674" w:rsidRPr="00A5746B" w:rsidRDefault="00015674" w:rsidP="00895D64">
            <w:pPr>
              <w:jc w:val="left"/>
              <w:rPr>
                <w:rFonts w:eastAsia="Times New Roman"/>
                <w:sz w:val="20"/>
                <w:szCs w:val="20"/>
                <w:lang w:eastAsia="ru-RU"/>
              </w:rPr>
            </w:pPr>
            <w:r w:rsidRPr="00A5746B">
              <w:rPr>
                <w:rFonts w:eastAsia="Times New Roman"/>
                <w:sz w:val="20"/>
                <w:szCs w:val="20"/>
                <w:lang w:eastAsia="ru-RU"/>
              </w:rPr>
              <w:t> </w:t>
            </w:r>
          </w:p>
        </w:tc>
      </w:tr>
      <w:tr w:rsidR="00015674" w:rsidRPr="00A5746B" w:rsidTr="00015674">
        <w:trPr>
          <w:cantSplit/>
        </w:trPr>
        <w:tc>
          <w:tcPr>
            <w:tcW w:w="177" w:type="pct"/>
            <w:vMerge/>
            <w:vAlign w:val="center"/>
          </w:tcPr>
          <w:p w:rsidR="00015674" w:rsidRPr="00A5746B" w:rsidRDefault="00015674" w:rsidP="00895D64">
            <w:pPr>
              <w:jc w:val="left"/>
              <w:rPr>
                <w:rFonts w:eastAsia="Times New Roman"/>
                <w:sz w:val="20"/>
                <w:szCs w:val="20"/>
                <w:lang w:eastAsia="ru-RU"/>
              </w:rPr>
            </w:pPr>
          </w:p>
        </w:tc>
        <w:tc>
          <w:tcPr>
            <w:tcW w:w="438" w:type="pct"/>
            <w:vMerge/>
            <w:vAlign w:val="center"/>
          </w:tcPr>
          <w:p w:rsidR="00015674" w:rsidRPr="00A5746B" w:rsidRDefault="00015674" w:rsidP="00895D64">
            <w:pPr>
              <w:jc w:val="left"/>
              <w:rPr>
                <w:rFonts w:eastAsia="Times New Roman"/>
                <w:sz w:val="20"/>
                <w:szCs w:val="20"/>
                <w:lang w:eastAsia="ru-RU"/>
              </w:rPr>
            </w:pPr>
          </w:p>
        </w:tc>
        <w:tc>
          <w:tcPr>
            <w:tcW w:w="605" w:type="pct"/>
            <w:vMerge/>
            <w:vAlign w:val="center"/>
          </w:tcPr>
          <w:p w:rsidR="00015674" w:rsidRPr="00A5746B" w:rsidRDefault="00015674" w:rsidP="00895D64">
            <w:pPr>
              <w:jc w:val="left"/>
              <w:rPr>
                <w:rFonts w:eastAsia="Times New Roman"/>
                <w:sz w:val="20"/>
                <w:szCs w:val="20"/>
                <w:lang w:eastAsia="ru-RU"/>
              </w:rPr>
            </w:pPr>
          </w:p>
        </w:tc>
        <w:tc>
          <w:tcPr>
            <w:tcW w:w="419" w:type="pct"/>
            <w:vMerge/>
            <w:vAlign w:val="center"/>
          </w:tcPr>
          <w:p w:rsidR="00015674" w:rsidRPr="00A5746B" w:rsidRDefault="00015674" w:rsidP="00895D64">
            <w:pPr>
              <w:jc w:val="left"/>
              <w:rPr>
                <w:rFonts w:eastAsia="Times New Roman"/>
                <w:sz w:val="20"/>
                <w:szCs w:val="20"/>
                <w:lang w:eastAsia="ru-RU"/>
              </w:rPr>
            </w:pPr>
          </w:p>
        </w:tc>
        <w:tc>
          <w:tcPr>
            <w:tcW w:w="372" w:type="pct"/>
            <w:vMerge/>
            <w:vAlign w:val="center"/>
          </w:tcPr>
          <w:p w:rsidR="00015674" w:rsidRPr="00A5746B" w:rsidRDefault="00015674" w:rsidP="00895D64">
            <w:pPr>
              <w:jc w:val="left"/>
              <w:rPr>
                <w:rFonts w:eastAsia="Times New Roman"/>
                <w:sz w:val="20"/>
                <w:szCs w:val="20"/>
                <w:lang w:eastAsia="ru-RU"/>
              </w:rPr>
            </w:pPr>
          </w:p>
        </w:tc>
        <w:tc>
          <w:tcPr>
            <w:tcW w:w="375" w:type="pct"/>
            <w:vMerge/>
            <w:vAlign w:val="center"/>
          </w:tcPr>
          <w:p w:rsidR="00015674" w:rsidRPr="00A5746B" w:rsidRDefault="00015674" w:rsidP="00895D64">
            <w:pPr>
              <w:jc w:val="left"/>
              <w:rPr>
                <w:rFonts w:eastAsia="Times New Roman"/>
                <w:sz w:val="20"/>
                <w:szCs w:val="20"/>
                <w:lang w:eastAsia="ru-RU"/>
              </w:rPr>
            </w:pPr>
          </w:p>
        </w:tc>
        <w:tc>
          <w:tcPr>
            <w:tcW w:w="342" w:type="pct"/>
            <w:vMerge/>
            <w:vAlign w:val="center"/>
          </w:tcPr>
          <w:p w:rsidR="00015674" w:rsidRPr="00A5746B" w:rsidRDefault="00015674" w:rsidP="00895D64">
            <w:pPr>
              <w:jc w:val="left"/>
              <w:rPr>
                <w:rFonts w:eastAsia="Times New Roman"/>
                <w:sz w:val="20"/>
                <w:szCs w:val="20"/>
                <w:lang w:eastAsia="ru-RU"/>
              </w:rPr>
            </w:pPr>
          </w:p>
        </w:tc>
        <w:tc>
          <w:tcPr>
            <w:tcW w:w="398" w:type="pct"/>
            <w:vMerge/>
            <w:vAlign w:val="center"/>
          </w:tcPr>
          <w:p w:rsidR="00015674" w:rsidRPr="00A5746B" w:rsidRDefault="00015674" w:rsidP="00895D64">
            <w:pPr>
              <w:jc w:val="left"/>
              <w:rPr>
                <w:rFonts w:eastAsia="Times New Roman"/>
                <w:sz w:val="20"/>
                <w:szCs w:val="20"/>
                <w:lang w:eastAsia="ru-RU"/>
              </w:rPr>
            </w:pPr>
          </w:p>
        </w:tc>
        <w:tc>
          <w:tcPr>
            <w:tcW w:w="344" w:type="pct"/>
            <w:vMerge/>
            <w:vAlign w:val="center"/>
          </w:tcPr>
          <w:p w:rsidR="00015674" w:rsidRPr="00A5746B" w:rsidRDefault="00015674" w:rsidP="00895D64">
            <w:pPr>
              <w:jc w:val="left"/>
              <w:rPr>
                <w:rFonts w:eastAsia="Times New Roman"/>
                <w:sz w:val="20"/>
                <w:szCs w:val="20"/>
                <w:lang w:eastAsia="ru-RU"/>
              </w:rPr>
            </w:pPr>
          </w:p>
        </w:tc>
        <w:tc>
          <w:tcPr>
            <w:tcW w:w="374" w:type="pct"/>
            <w:vMerge/>
            <w:vAlign w:val="center"/>
          </w:tcPr>
          <w:p w:rsidR="00015674" w:rsidRPr="00A5746B" w:rsidRDefault="00015674" w:rsidP="00895D64">
            <w:pPr>
              <w:jc w:val="left"/>
              <w:rPr>
                <w:rFonts w:eastAsia="Times New Roman"/>
                <w:sz w:val="20"/>
                <w:szCs w:val="20"/>
                <w:lang w:eastAsia="ru-RU"/>
              </w:rPr>
            </w:pPr>
          </w:p>
        </w:tc>
        <w:tc>
          <w:tcPr>
            <w:tcW w:w="839" w:type="pct"/>
            <w:shd w:val="clear" w:color="auto" w:fill="auto"/>
          </w:tcPr>
          <w:p w:rsidR="00015674" w:rsidRPr="00A5746B" w:rsidRDefault="00015674" w:rsidP="00895D64">
            <w:pPr>
              <w:jc w:val="center"/>
              <w:rPr>
                <w:rFonts w:eastAsia="Times New Roman"/>
                <w:sz w:val="20"/>
                <w:szCs w:val="20"/>
                <w:lang w:eastAsia="ru-RU"/>
              </w:rPr>
            </w:pPr>
            <w:r w:rsidRPr="00A5746B">
              <w:rPr>
                <w:rFonts w:eastAsia="Times New Roman"/>
                <w:sz w:val="20"/>
                <w:szCs w:val="20"/>
                <w:lang w:eastAsia="ru-RU"/>
              </w:rPr>
              <w:t xml:space="preserve"> Детские учреждения</w:t>
            </w:r>
          </w:p>
        </w:tc>
        <w:tc>
          <w:tcPr>
            <w:tcW w:w="317" w:type="pct"/>
            <w:shd w:val="clear" w:color="auto" w:fill="auto"/>
            <w:noWrap/>
            <w:vAlign w:val="bottom"/>
          </w:tcPr>
          <w:p w:rsidR="00015674" w:rsidRPr="00A5746B" w:rsidRDefault="00015674" w:rsidP="00895D64">
            <w:pPr>
              <w:jc w:val="left"/>
              <w:rPr>
                <w:rFonts w:eastAsia="Times New Roman"/>
                <w:sz w:val="20"/>
                <w:szCs w:val="20"/>
                <w:lang w:eastAsia="ru-RU"/>
              </w:rPr>
            </w:pPr>
            <w:r w:rsidRPr="00A5746B">
              <w:rPr>
                <w:rFonts w:eastAsia="Times New Roman"/>
                <w:sz w:val="20"/>
                <w:szCs w:val="20"/>
                <w:lang w:eastAsia="ru-RU"/>
              </w:rPr>
              <w:t> </w:t>
            </w:r>
          </w:p>
        </w:tc>
      </w:tr>
      <w:tr w:rsidR="00015674" w:rsidRPr="00A5746B" w:rsidTr="00015674">
        <w:trPr>
          <w:cantSplit/>
        </w:trPr>
        <w:tc>
          <w:tcPr>
            <w:tcW w:w="177" w:type="pct"/>
            <w:vMerge/>
            <w:vAlign w:val="center"/>
          </w:tcPr>
          <w:p w:rsidR="00015674" w:rsidRPr="00A5746B" w:rsidRDefault="00015674" w:rsidP="00895D64">
            <w:pPr>
              <w:jc w:val="left"/>
              <w:rPr>
                <w:rFonts w:eastAsia="Times New Roman"/>
                <w:sz w:val="20"/>
                <w:szCs w:val="20"/>
                <w:lang w:eastAsia="ru-RU"/>
              </w:rPr>
            </w:pPr>
          </w:p>
        </w:tc>
        <w:tc>
          <w:tcPr>
            <w:tcW w:w="438" w:type="pct"/>
            <w:vMerge/>
            <w:vAlign w:val="center"/>
          </w:tcPr>
          <w:p w:rsidR="00015674" w:rsidRPr="00A5746B" w:rsidRDefault="00015674" w:rsidP="00895D64">
            <w:pPr>
              <w:jc w:val="left"/>
              <w:rPr>
                <w:rFonts w:eastAsia="Times New Roman"/>
                <w:sz w:val="20"/>
                <w:szCs w:val="20"/>
                <w:lang w:eastAsia="ru-RU"/>
              </w:rPr>
            </w:pPr>
          </w:p>
        </w:tc>
        <w:tc>
          <w:tcPr>
            <w:tcW w:w="605" w:type="pct"/>
            <w:vMerge/>
            <w:vAlign w:val="center"/>
          </w:tcPr>
          <w:p w:rsidR="00015674" w:rsidRPr="00A5746B" w:rsidRDefault="00015674" w:rsidP="00895D64">
            <w:pPr>
              <w:jc w:val="left"/>
              <w:rPr>
                <w:rFonts w:eastAsia="Times New Roman"/>
                <w:sz w:val="20"/>
                <w:szCs w:val="20"/>
                <w:lang w:eastAsia="ru-RU"/>
              </w:rPr>
            </w:pPr>
          </w:p>
        </w:tc>
        <w:tc>
          <w:tcPr>
            <w:tcW w:w="419" w:type="pct"/>
            <w:vMerge/>
            <w:vAlign w:val="center"/>
          </w:tcPr>
          <w:p w:rsidR="00015674" w:rsidRPr="00A5746B" w:rsidRDefault="00015674" w:rsidP="00895D64">
            <w:pPr>
              <w:jc w:val="left"/>
              <w:rPr>
                <w:rFonts w:eastAsia="Times New Roman"/>
                <w:sz w:val="20"/>
                <w:szCs w:val="20"/>
                <w:lang w:eastAsia="ru-RU"/>
              </w:rPr>
            </w:pPr>
          </w:p>
        </w:tc>
        <w:tc>
          <w:tcPr>
            <w:tcW w:w="372" w:type="pct"/>
            <w:vMerge/>
            <w:vAlign w:val="center"/>
          </w:tcPr>
          <w:p w:rsidR="00015674" w:rsidRPr="00A5746B" w:rsidRDefault="00015674" w:rsidP="00895D64">
            <w:pPr>
              <w:jc w:val="left"/>
              <w:rPr>
                <w:rFonts w:eastAsia="Times New Roman"/>
                <w:sz w:val="20"/>
                <w:szCs w:val="20"/>
                <w:lang w:eastAsia="ru-RU"/>
              </w:rPr>
            </w:pPr>
          </w:p>
        </w:tc>
        <w:tc>
          <w:tcPr>
            <w:tcW w:w="375" w:type="pct"/>
            <w:vMerge/>
            <w:vAlign w:val="center"/>
          </w:tcPr>
          <w:p w:rsidR="00015674" w:rsidRPr="00A5746B" w:rsidRDefault="00015674" w:rsidP="00895D64">
            <w:pPr>
              <w:jc w:val="left"/>
              <w:rPr>
                <w:rFonts w:eastAsia="Times New Roman"/>
                <w:sz w:val="20"/>
                <w:szCs w:val="20"/>
                <w:lang w:eastAsia="ru-RU"/>
              </w:rPr>
            </w:pPr>
          </w:p>
        </w:tc>
        <w:tc>
          <w:tcPr>
            <w:tcW w:w="342" w:type="pct"/>
            <w:vMerge/>
            <w:vAlign w:val="center"/>
          </w:tcPr>
          <w:p w:rsidR="00015674" w:rsidRPr="00A5746B" w:rsidRDefault="00015674" w:rsidP="00895D64">
            <w:pPr>
              <w:jc w:val="left"/>
              <w:rPr>
                <w:rFonts w:eastAsia="Times New Roman"/>
                <w:sz w:val="20"/>
                <w:szCs w:val="20"/>
                <w:lang w:eastAsia="ru-RU"/>
              </w:rPr>
            </w:pPr>
          </w:p>
        </w:tc>
        <w:tc>
          <w:tcPr>
            <w:tcW w:w="398" w:type="pct"/>
            <w:vMerge/>
            <w:vAlign w:val="center"/>
          </w:tcPr>
          <w:p w:rsidR="00015674" w:rsidRPr="00A5746B" w:rsidRDefault="00015674" w:rsidP="00895D64">
            <w:pPr>
              <w:jc w:val="left"/>
              <w:rPr>
                <w:rFonts w:eastAsia="Times New Roman"/>
                <w:sz w:val="20"/>
                <w:szCs w:val="20"/>
                <w:lang w:eastAsia="ru-RU"/>
              </w:rPr>
            </w:pPr>
          </w:p>
        </w:tc>
        <w:tc>
          <w:tcPr>
            <w:tcW w:w="344" w:type="pct"/>
            <w:vMerge/>
            <w:vAlign w:val="center"/>
          </w:tcPr>
          <w:p w:rsidR="00015674" w:rsidRPr="00A5746B" w:rsidRDefault="00015674" w:rsidP="00895D64">
            <w:pPr>
              <w:jc w:val="left"/>
              <w:rPr>
                <w:rFonts w:eastAsia="Times New Roman"/>
                <w:sz w:val="20"/>
                <w:szCs w:val="20"/>
                <w:lang w:eastAsia="ru-RU"/>
              </w:rPr>
            </w:pPr>
          </w:p>
        </w:tc>
        <w:tc>
          <w:tcPr>
            <w:tcW w:w="374" w:type="pct"/>
            <w:vMerge/>
            <w:vAlign w:val="center"/>
          </w:tcPr>
          <w:p w:rsidR="00015674" w:rsidRPr="00A5746B" w:rsidRDefault="00015674" w:rsidP="00895D64">
            <w:pPr>
              <w:jc w:val="left"/>
              <w:rPr>
                <w:rFonts w:eastAsia="Times New Roman"/>
                <w:sz w:val="20"/>
                <w:szCs w:val="20"/>
                <w:lang w:eastAsia="ru-RU"/>
              </w:rPr>
            </w:pPr>
          </w:p>
        </w:tc>
        <w:tc>
          <w:tcPr>
            <w:tcW w:w="839" w:type="pct"/>
            <w:shd w:val="clear" w:color="auto" w:fill="auto"/>
          </w:tcPr>
          <w:p w:rsidR="00015674" w:rsidRPr="00A5746B" w:rsidRDefault="00015674" w:rsidP="00895D64">
            <w:pPr>
              <w:jc w:val="center"/>
              <w:rPr>
                <w:rFonts w:eastAsia="Times New Roman"/>
                <w:sz w:val="20"/>
                <w:szCs w:val="20"/>
                <w:lang w:eastAsia="ru-RU"/>
              </w:rPr>
            </w:pPr>
            <w:r w:rsidRPr="00A5746B">
              <w:rPr>
                <w:rFonts w:eastAsia="Times New Roman"/>
                <w:sz w:val="20"/>
                <w:szCs w:val="20"/>
                <w:lang w:eastAsia="ru-RU"/>
              </w:rPr>
              <w:t>Учебные учреждения</w:t>
            </w:r>
          </w:p>
        </w:tc>
        <w:tc>
          <w:tcPr>
            <w:tcW w:w="317" w:type="pct"/>
            <w:shd w:val="clear" w:color="auto" w:fill="auto"/>
            <w:noWrap/>
            <w:vAlign w:val="bottom"/>
          </w:tcPr>
          <w:p w:rsidR="00015674" w:rsidRPr="00A5746B" w:rsidRDefault="00015674" w:rsidP="00895D64">
            <w:pPr>
              <w:jc w:val="left"/>
              <w:rPr>
                <w:rFonts w:eastAsia="Times New Roman"/>
                <w:sz w:val="20"/>
                <w:szCs w:val="20"/>
                <w:lang w:eastAsia="ru-RU"/>
              </w:rPr>
            </w:pPr>
            <w:r w:rsidRPr="00A5746B">
              <w:rPr>
                <w:rFonts w:eastAsia="Times New Roman"/>
                <w:sz w:val="20"/>
                <w:szCs w:val="20"/>
                <w:lang w:eastAsia="ru-RU"/>
              </w:rPr>
              <w:t> </w:t>
            </w:r>
          </w:p>
        </w:tc>
      </w:tr>
      <w:tr w:rsidR="00015674" w:rsidRPr="00A5746B" w:rsidTr="00015674">
        <w:trPr>
          <w:cantSplit/>
        </w:trPr>
        <w:tc>
          <w:tcPr>
            <w:tcW w:w="177" w:type="pct"/>
            <w:vMerge/>
            <w:vAlign w:val="center"/>
          </w:tcPr>
          <w:p w:rsidR="00015674" w:rsidRPr="00A5746B" w:rsidRDefault="00015674" w:rsidP="00895D64">
            <w:pPr>
              <w:jc w:val="left"/>
              <w:rPr>
                <w:rFonts w:eastAsia="Times New Roman"/>
                <w:sz w:val="20"/>
                <w:szCs w:val="20"/>
                <w:lang w:eastAsia="ru-RU"/>
              </w:rPr>
            </w:pPr>
          </w:p>
        </w:tc>
        <w:tc>
          <w:tcPr>
            <w:tcW w:w="438" w:type="pct"/>
            <w:vMerge/>
            <w:vAlign w:val="center"/>
          </w:tcPr>
          <w:p w:rsidR="00015674" w:rsidRPr="00A5746B" w:rsidRDefault="00015674" w:rsidP="00895D64">
            <w:pPr>
              <w:jc w:val="left"/>
              <w:rPr>
                <w:rFonts w:eastAsia="Times New Roman"/>
                <w:sz w:val="20"/>
                <w:szCs w:val="20"/>
                <w:lang w:eastAsia="ru-RU"/>
              </w:rPr>
            </w:pPr>
          </w:p>
        </w:tc>
        <w:tc>
          <w:tcPr>
            <w:tcW w:w="605" w:type="pct"/>
            <w:vMerge/>
            <w:vAlign w:val="center"/>
          </w:tcPr>
          <w:p w:rsidR="00015674" w:rsidRPr="00A5746B" w:rsidRDefault="00015674" w:rsidP="00895D64">
            <w:pPr>
              <w:jc w:val="left"/>
              <w:rPr>
                <w:rFonts w:eastAsia="Times New Roman"/>
                <w:sz w:val="20"/>
                <w:szCs w:val="20"/>
                <w:lang w:eastAsia="ru-RU"/>
              </w:rPr>
            </w:pPr>
          </w:p>
        </w:tc>
        <w:tc>
          <w:tcPr>
            <w:tcW w:w="419" w:type="pct"/>
            <w:vMerge/>
            <w:vAlign w:val="center"/>
          </w:tcPr>
          <w:p w:rsidR="00015674" w:rsidRPr="00A5746B" w:rsidRDefault="00015674" w:rsidP="00895D64">
            <w:pPr>
              <w:jc w:val="left"/>
              <w:rPr>
                <w:rFonts w:eastAsia="Times New Roman"/>
                <w:sz w:val="20"/>
                <w:szCs w:val="20"/>
                <w:lang w:eastAsia="ru-RU"/>
              </w:rPr>
            </w:pPr>
          </w:p>
        </w:tc>
        <w:tc>
          <w:tcPr>
            <w:tcW w:w="372" w:type="pct"/>
            <w:vMerge/>
            <w:vAlign w:val="center"/>
          </w:tcPr>
          <w:p w:rsidR="00015674" w:rsidRPr="00A5746B" w:rsidRDefault="00015674" w:rsidP="00895D64">
            <w:pPr>
              <w:jc w:val="left"/>
              <w:rPr>
                <w:rFonts w:eastAsia="Times New Roman"/>
                <w:sz w:val="20"/>
                <w:szCs w:val="20"/>
                <w:lang w:eastAsia="ru-RU"/>
              </w:rPr>
            </w:pPr>
          </w:p>
        </w:tc>
        <w:tc>
          <w:tcPr>
            <w:tcW w:w="375" w:type="pct"/>
            <w:vMerge/>
            <w:vAlign w:val="center"/>
          </w:tcPr>
          <w:p w:rsidR="00015674" w:rsidRPr="00A5746B" w:rsidRDefault="00015674" w:rsidP="00895D64">
            <w:pPr>
              <w:jc w:val="left"/>
              <w:rPr>
                <w:rFonts w:eastAsia="Times New Roman"/>
                <w:sz w:val="20"/>
                <w:szCs w:val="20"/>
                <w:lang w:eastAsia="ru-RU"/>
              </w:rPr>
            </w:pPr>
          </w:p>
        </w:tc>
        <w:tc>
          <w:tcPr>
            <w:tcW w:w="342" w:type="pct"/>
            <w:vMerge/>
            <w:vAlign w:val="center"/>
          </w:tcPr>
          <w:p w:rsidR="00015674" w:rsidRPr="00A5746B" w:rsidRDefault="00015674" w:rsidP="00895D64">
            <w:pPr>
              <w:jc w:val="left"/>
              <w:rPr>
                <w:rFonts w:eastAsia="Times New Roman"/>
                <w:sz w:val="20"/>
                <w:szCs w:val="20"/>
                <w:lang w:eastAsia="ru-RU"/>
              </w:rPr>
            </w:pPr>
          </w:p>
        </w:tc>
        <w:tc>
          <w:tcPr>
            <w:tcW w:w="398" w:type="pct"/>
            <w:vMerge/>
            <w:vAlign w:val="center"/>
          </w:tcPr>
          <w:p w:rsidR="00015674" w:rsidRPr="00A5746B" w:rsidRDefault="00015674" w:rsidP="00895D64">
            <w:pPr>
              <w:jc w:val="left"/>
              <w:rPr>
                <w:rFonts w:eastAsia="Times New Roman"/>
                <w:sz w:val="20"/>
                <w:szCs w:val="20"/>
                <w:lang w:eastAsia="ru-RU"/>
              </w:rPr>
            </w:pPr>
          </w:p>
        </w:tc>
        <w:tc>
          <w:tcPr>
            <w:tcW w:w="344" w:type="pct"/>
            <w:vMerge/>
            <w:vAlign w:val="center"/>
          </w:tcPr>
          <w:p w:rsidR="00015674" w:rsidRPr="00A5746B" w:rsidRDefault="00015674" w:rsidP="00895D64">
            <w:pPr>
              <w:jc w:val="left"/>
              <w:rPr>
                <w:rFonts w:eastAsia="Times New Roman"/>
                <w:sz w:val="20"/>
                <w:szCs w:val="20"/>
                <w:lang w:eastAsia="ru-RU"/>
              </w:rPr>
            </w:pPr>
          </w:p>
        </w:tc>
        <w:tc>
          <w:tcPr>
            <w:tcW w:w="374" w:type="pct"/>
            <w:vMerge/>
            <w:vAlign w:val="center"/>
          </w:tcPr>
          <w:p w:rsidR="00015674" w:rsidRPr="00A5746B" w:rsidRDefault="00015674" w:rsidP="00895D64">
            <w:pPr>
              <w:jc w:val="left"/>
              <w:rPr>
                <w:rFonts w:eastAsia="Times New Roman"/>
                <w:sz w:val="20"/>
                <w:szCs w:val="20"/>
                <w:lang w:eastAsia="ru-RU"/>
              </w:rPr>
            </w:pPr>
          </w:p>
        </w:tc>
        <w:tc>
          <w:tcPr>
            <w:tcW w:w="839" w:type="pct"/>
            <w:shd w:val="clear" w:color="auto" w:fill="auto"/>
          </w:tcPr>
          <w:p w:rsidR="00015674" w:rsidRPr="00A5746B" w:rsidRDefault="00015674" w:rsidP="00895D64">
            <w:pPr>
              <w:jc w:val="center"/>
              <w:rPr>
                <w:rFonts w:eastAsia="Times New Roman"/>
                <w:sz w:val="20"/>
                <w:szCs w:val="20"/>
                <w:lang w:eastAsia="ru-RU"/>
              </w:rPr>
            </w:pPr>
            <w:r w:rsidRPr="00A5746B">
              <w:rPr>
                <w:rFonts w:eastAsia="Times New Roman"/>
                <w:sz w:val="20"/>
                <w:szCs w:val="20"/>
                <w:lang w:eastAsia="ru-RU"/>
              </w:rPr>
              <w:t>Лечебные</w:t>
            </w:r>
            <w:r w:rsidR="003F3107" w:rsidRPr="00A5746B">
              <w:rPr>
                <w:rFonts w:eastAsia="Times New Roman"/>
                <w:sz w:val="20"/>
                <w:szCs w:val="20"/>
                <w:lang w:eastAsia="ru-RU"/>
              </w:rPr>
              <w:t xml:space="preserve"> </w:t>
            </w:r>
            <w:r w:rsidRPr="00A5746B">
              <w:rPr>
                <w:rFonts w:eastAsia="Times New Roman"/>
                <w:sz w:val="20"/>
                <w:szCs w:val="20"/>
                <w:lang w:eastAsia="ru-RU"/>
              </w:rPr>
              <w:t>учреждения</w:t>
            </w:r>
          </w:p>
        </w:tc>
        <w:tc>
          <w:tcPr>
            <w:tcW w:w="317" w:type="pct"/>
            <w:shd w:val="clear" w:color="auto" w:fill="auto"/>
            <w:noWrap/>
            <w:vAlign w:val="bottom"/>
          </w:tcPr>
          <w:p w:rsidR="00015674" w:rsidRPr="00A5746B" w:rsidRDefault="00015674" w:rsidP="00895D64">
            <w:pPr>
              <w:jc w:val="center"/>
              <w:rPr>
                <w:rFonts w:eastAsia="Times New Roman"/>
                <w:sz w:val="20"/>
                <w:szCs w:val="20"/>
                <w:lang w:eastAsia="ru-RU"/>
              </w:rPr>
            </w:pPr>
            <w:r w:rsidRPr="00A5746B">
              <w:rPr>
                <w:rFonts w:eastAsia="Times New Roman"/>
                <w:sz w:val="20"/>
                <w:szCs w:val="20"/>
                <w:lang w:eastAsia="ru-RU"/>
              </w:rPr>
              <w:t>1</w:t>
            </w:r>
          </w:p>
        </w:tc>
      </w:tr>
      <w:tr w:rsidR="00015674" w:rsidRPr="00A5746B" w:rsidTr="00015674">
        <w:trPr>
          <w:cantSplit/>
        </w:trPr>
        <w:tc>
          <w:tcPr>
            <w:tcW w:w="177" w:type="pct"/>
            <w:vMerge/>
            <w:vAlign w:val="center"/>
          </w:tcPr>
          <w:p w:rsidR="00015674" w:rsidRPr="00A5746B" w:rsidRDefault="00015674" w:rsidP="00895D64">
            <w:pPr>
              <w:jc w:val="left"/>
              <w:rPr>
                <w:rFonts w:eastAsia="Times New Roman"/>
                <w:sz w:val="20"/>
                <w:szCs w:val="20"/>
                <w:lang w:eastAsia="ru-RU"/>
              </w:rPr>
            </w:pPr>
          </w:p>
        </w:tc>
        <w:tc>
          <w:tcPr>
            <w:tcW w:w="438" w:type="pct"/>
            <w:vMerge/>
            <w:vAlign w:val="center"/>
          </w:tcPr>
          <w:p w:rsidR="00015674" w:rsidRPr="00A5746B" w:rsidRDefault="00015674" w:rsidP="00895D64">
            <w:pPr>
              <w:jc w:val="left"/>
              <w:rPr>
                <w:rFonts w:eastAsia="Times New Roman"/>
                <w:sz w:val="20"/>
                <w:szCs w:val="20"/>
                <w:lang w:eastAsia="ru-RU"/>
              </w:rPr>
            </w:pPr>
          </w:p>
        </w:tc>
        <w:tc>
          <w:tcPr>
            <w:tcW w:w="605" w:type="pct"/>
            <w:vMerge/>
            <w:vAlign w:val="center"/>
          </w:tcPr>
          <w:p w:rsidR="00015674" w:rsidRPr="00A5746B" w:rsidRDefault="00015674" w:rsidP="00895D64">
            <w:pPr>
              <w:jc w:val="left"/>
              <w:rPr>
                <w:rFonts w:eastAsia="Times New Roman"/>
                <w:sz w:val="20"/>
                <w:szCs w:val="20"/>
                <w:lang w:eastAsia="ru-RU"/>
              </w:rPr>
            </w:pPr>
          </w:p>
        </w:tc>
        <w:tc>
          <w:tcPr>
            <w:tcW w:w="419" w:type="pct"/>
            <w:vMerge/>
            <w:vAlign w:val="center"/>
          </w:tcPr>
          <w:p w:rsidR="00015674" w:rsidRPr="00A5746B" w:rsidRDefault="00015674" w:rsidP="00895D64">
            <w:pPr>
              <w:jc w:val="left"/>
              <w:rPr>
                <w:rFonts w:eastAsia="Times New Roman"/>
                <w:sz w:val="20"/>
                <w:szCs w:val="20"/>
                <w:lang w:eastAsia="ru-RU"/>
              </w:rPr>
            </w:pPr>
          </w:p>
        </w:tc>
        <w:tc>
          <w:tcPr>
            <w:tcW w:w="372" w:type="pct"/>
            <w:vMerge/>
            <w:vAlign w:val="center"/>
          </w:tcPr>
          <w:p w:rsidR="00015674" w:rsidRPr="00A5746B" w:rsidRDefault="00015674" w:rsidP="00895D64">
            <w:pPr>
              <w:jc w:val="left"/>
              <w:rPr>
                <w:rFonts w:eastAsia="Times New Roman"/>
                <w:sz w:val="20"/>
                <w:szCs w:val="20"/>
                <w:lang w:eastAsia="ru-RU"/>
              </w:rPr>
            </w:pPr>
          </w:p>
        </w:tc>
        <w:tc>
          <w:tcPr>
            <w:tcW w:w="375" w:type="pct"/>
            <w:vMerge/>
            <w:vAlign w:val="center"/>
          </w:tcPr>
          <w:p w:rsidR="00015674" w:rsidRPr="00A5746B" w:rsidRDefault="00015674" w:rsidP="00895D64">
            <w:pPr>
              <w:jc w:val="left"/>
              <w:rPr>
                <w:rFonts w:eastAsia="Times New Roman"/>
                <w:sz w:val="20"/>
                <w:szCs w:val="20"/>
                <w:lang w:eastAsia="ru-RU"/>
              </w:rPr>
            </w:pPr>
          </w:p>
        </w:tc>
        <w:tc>
          <w:tcPr>
            <w:tcW w:w="342" w:type="pct"/>
            <w:vMerge/>
            <w:vAlign w:val="center"/>
          </w:tcPr>
          <w:p w:rsidR="00015674" w:rsidRPr="00A5746B" w:rsidRDefault="00015674" w:rsidP="00895D64">
            <w:pPr>
              <w:jc w:val="left"/>
              <w:rPr>
                <w:rFonts w:eastAsia="Times New Roman"/>
                <w:sz w:val="20"/>
                <w:szCs w:val="20"/>
                <w:lang w:eastAsia="ru-RU"/>
              </w:rPr>
            </w:pPr>
          </w:p>
        </w:tc>
        <w:tc>
          <w:tcPr>
            <w:tcW w:w="398" w:type="pct"/>
            <w:vMerge/>
            <w:vAlign w:val="center"/>
          </w:tcPr>
          <w:p w:rsidR="00015674" w:rsidRPr="00A5746B" w:rsidRDefault="00015674" w:rsidP="00895D64">
            <w:pPr>
              <w:jc w:val="left"/>
              <w:rPr>
                <w:rFonts w:eastAsia="Times New Roman"/>
                <w:sz w:val="20"/>
                <w:szCs w:val="20"/>
                <w:lang w:eastAsia="ru-RU"/>
              </w:rPr>
            </w:pPr>
          </w:p>
        </w:tc>
        <w:tc>
          <w:tcPr>
            <w:tcW w:w="344" w:type="pct"/>
            <w:vMerge/>
            <w:vAlign w:val="center"/>
          </w:tcPr>
          <w:p w:rsidR="00015674" w:rsidRPr="00A5746B" w:rsidRDefault="00015674" w:rsidP="00895D64">
            <w:pPr>
              <w:jc w:val="left"/>
              <w:rPr>
                <w:rFonts w:eastAsia="Times New Roman"/>
                <w:sz w:val="20"/>
                <w:szCs w:val="20"/>
                <w:lang w:eastAsia="ru-RU"/>
              </w:rPr>
            </w:pPr>
          </w:p>
        </w:tc>
        <w:tc>
          <w:tcPr>
            <w:tcW w:w="374" w:type="pct"/>
            <w:vMerge/>
            <w:vAlign w:val="center"/>
          </w:tcPr>
          <w:p w:rsidR="00015674" w:rsidRPr="00A5746B" w:rsidRDefault="00015674" w:rsidP="00895D64">
            <w:pPr>
              <w:jc w:val="left"/>
              <w:rPr>
                <w:rFonts w:eastAsia="Times New Roman"/>
                <w:sz w:val="20"/>
                <w:szCs w:val="20"/>
                <w:lang w:eastAsia="ru-RU"/>
              </w:rPr>
            </w:pPr>
          </w:p>
        </w:tc>
        <w:tc>
          <w:tcPr>
            <w:tcW w:w="839" w:type="pct"/>
            <w:shd w:val="clear" w:color="auto" w:fill="auto"/>
          </w:tcPr>
          <w:p w:rsidR="00015674" w:rsidRPr="00A5746B" w:rsidRDefault="00015674" w:rsidP="00895D64">
            <w:pPr>
              <w:jc w:val="center"/>
              <w:rPr>
                <w:rFonts w:eastAsia="Times New Roman"/>
                <w:sz w:val="20"/>
                <w:szCs w:val="20"/>
                <w:lang w:eastAsia="ru-RU"/>
              </w:rPr>
            </w:pPr>
            <w:r w:rsidRPr="00A5746B">
              <w:rPr>
                <w:rFonts w:eastAsia="Times New Roman"/>
                <w:sz w:val="20"/>
                <w:szCs w:val="20"/>
                <w:lang w:eastAsia="ru-RU"/>
              </w:rPr>
              <w:t>Здания соцкультбыта</w:t>
            </w:r>
          </w:p>
        </w:tc>
        <w:tc>
          <w:tcPr>
            <w:tcW w:w="317" w:type="pct"/>
            <w:shd w:val="clear" w:color="auto" w:fill="auto"/>
            <w:noWrap/>
            <w:vAlign w:val="bottom"/>
          </w:tcPr>
          <w:p w:rsidR="00015674" w:rsidRPr="00A5746B" w:rsidRDefault="00015674" w:rsidP="00895D64">
            <w:pPr>
              <w:jc w:val="center"/>
              <w:rPr>
                <w:rFonts w:eastAsia="Times New Roman"/>
                <w:sz w:val="20"/>
                <w:szCs w:val="20"/>
                <w:lang w:eastAsia="ru-RU"/>
              </w:rPr>
            </w:pPr>
            <w:r w:rsidRPr="00A5746B">
              <w:rPr>
                <w:rFonts w:eastAsia="Times New Roman"/>
                <w:sz w:val="20"/>
                <w:szCs w:val="20"/>
                <w:lang w:eastAsia="ru-RU"/>
              </w:rPr>
              <w:t>1</w:t>
            </w:r>
          </w:p>
        </w:tc>
      </w:tr>
      <w:tr w:rsidR="00015674" w:rsidRPr="00A5746B" w:rsidTr="00015674">
        <w:trPr>
          <w:cantSplit/>
        </w:trPr>
        <w:tc>
          <w:tcPr>
            <w:tcW w:w="177" w:type="pct"/>
            <w:vMerge/>
            <w:vAlign w:val="center"/>
          </w:tcPr>
          <w:p w:rsidR="00015674" w:rsidRPr="00A5746B" w:rsidRDefault="00015674" w:rsidP="00895D64">
            <w:pPr>
              <w:jc w:val="left"/>
              <w:rPr>
                <w:rFonts w:eastAsia="Times New Roman"/>
                <w:sz w:val="20"/>
                <w:szCs w:val="20"/>
                <w:lang w:eastAsia="ru-RU"/>
              </w:rPr>
            </w:pPr>
          </w:p>
        </w:tc>
        <w:tc>
          <w:tcPr>
            <w:tcW w:w="438" w:type="pct"/>
            <w:vMerge/>
            <w:vAlign w:val="center"/>
          </w:tcPr>
          <w:p w:rsidR="00015674" w:rsidRPr="00A5746B" w:rsidRDefault="00015674" w:rsidP="00895D64">
            <w:pPr>
              <w:jc w:val="left"/>
              <w:rPr>
                <w:rFonts w:eastAsia="Times New Roman"/>
                <w:sz w:val="20"/>
                <w:szCs w:val="20"/>
                <w:lang w:eastAsia="ru-RU"/>
              </w:rPr>
            </w:pPr>
          </w:p>
        </w:tc>
        <w:tc>
          <w:tcPr>
            <w:tcW w:w="605" w:type="pct"/>
            <w:vMerge/>
            <w:vAlign w:val="center"/>
          </w:tcPr>
          <w:p w:rsidR="00015674" w:rsidRPr="00A5746B" w:rsidRDefault="00015674" w:rsidP="00895D64">
            <w:pPr>
              <w:jc w:val="left"/>
              <w:rPr>
                <w:rFonts w:eastAsia="Times New Roman"/>
                <w:sz w:val="20"/>
                <w:szCs w:val="20"/>
                <w:lang w:eastAsia="ru-RU"/>
              </w:rPr>
            </w:pPr>
          </w:p>
        </w:tc>
        <w:tc>
          <w:tcPr>
            <w:tcW w:w="419" w:type="pct"/>
            <w:vMerge/>
            <w:vAlign w:val="center"/>
          </w:tcPr>
          <w:p w:rsidR="00015674" w:rsidRPr="00A5746B" w:rsidRDefault="00015674" w:rsidP="00895D64">
            <w:pPr>
              <w:jc w:val="left"/>
              <w:rPr>
                <w:rFonts w:eastAsia="Times New Roman"/>
                <w:sz w:val="20"/>
                <w:szCs w:val="20"/>
                <w:lang w:eastAsia="ru-RU"/>
              </w:rPr>
            </w:pPr>
          </w:p>
        </w:tc>
        <w:tc>
          <w:tcPr>
            <w:tcW w:w="372" w:type="pct"/>
            <w:vMerge/>
            <w:vAlign w:val="center"/>
          </w:tcPr>
          <w:p w:rsidR="00015674" w:rsidRPr="00A5746B" w:rsidRDefault="00015674" w:rsidP="00895D64">
            <w:pPr>
              <w:jc w:val="left"/>
              <w:rPr>
                <w:rFonts w:eastAsia="Times New Roman"/>
                <w:sz w:val="20"/>
                <w:szCs w:val="20"/>
                <w:lang w:eastAsia="ru-RU"/>
              </w:rPr>
            </w:pPr>
          </w:p>
        </w:tc>
        <w:tc>
          <w:tcPr>
            <w:tcW w:w="375" w:type="pct"/>
            <w:vMerge/>
            <w:vAlign w:val="center"/>
          </w:tcPr>
          <w:p w:rsidR="00015674" w:rsidRPr="00A5746B" w:rsidRDefault="00015674" w:rsidP="00895D64">
            <w:pPr>
              <w:jc w:val="left"/>
              <w:rPr>
                <w:rFonts w:eastAsia="Times New Roman"/>
                <w:sz w:val="20"/>
                <w:szCs w:val="20"/>
                <w:lang w:eastAsia="ru-RU"/>
              </w:rPr>
            </w:pPr>
          </w:p>
        </w:tc>
        <w:tc>
          <w:tcPr>
            <w:tcW w:w="342" w:type="pct"/>
            <w:vMerge/>
            <w:vAlign w:val="center"/>
          </w:tcPr>
          <w:p w:rsidR="00015674" w:rsidRPr="00A5746B" w:rsidRDefault="00015674" w:rsidP="00895D64">
            <w:pPr>
              <w:jc w:val="left"/>
              <w:rPr>
                <w:rFonts w:eastAsia="Times New Roman"/>
                <w:sz w:val="20"/>
                <w:szCs w:val="20"/>
                <w:lang w:eastAsia="ru-RU"/>
              </w:rPr>
            </w:pPr>
          </w:p>
        </w:tc>
        <w:tc>
          <w:tcPr>
            <w:tcW w:w="398" w:type="pct"/>
            <w:vMerge/>
            <w:vAlign w:val="center"/>
          </w:tcPr>
          <w:p w:rsidR="00015674" w:rsidRPr="00A5746B" w:rsidRDefault="00015674" w:rsidP="00895D64">
            <w:pPr>
              <w:jc w:val="left"/>
              <w:rPr>
                <w:rFonts w:eastAsia="Times New Roman"/>
                <w:sz w:val="20"/>
                <w:szCs w:val="20"/>
                <w:lang w:eastAsia="ru-RU"/>
              </w:rPr>
            </w:pPr>
          </w:p>
        </w:tc>
        <w:tc>
          <w:tcPr>
            <w:tcW w:w="344" w:type="pct"/>
            <w:vMerge/>
            <w:vAlign w:val="center"/>
          </w:tcPr>
          <w:p w:rsidR="00015674" w:rsidRPr="00A5746B" w:rsidRDefault="00015674" w:rsidP="00895D64">
            <w:pPr>
              <w:jc w:val="left"/>
              <w:rPr>
                <w:rFonts w:eastAsia="Times New Roman"/>
                <w:sz w:val="20"/>
                <w:szCs w:val="20"/>
                <w:lang w:eastAsia="ru-RU"/>
              </w:rPr>
            </w:pPr>
          </w:p>
        </w:tc>
        <w:tc>
          <w:tcPr>
            <w:tcW w:w="374" w:type="pct"/>
            <w:vMerge/>
            <w:vAlign w:val="center"/>
          </w:tcPr>
          <w:p w:rsidR="00015674" w:rsidRPr="00A5746B" w:rsidRDefault="00015674" w:rsidP="00895D64">
            <w:pPr>
              <w:jc w:val="left"/>
              <w:rPr>
                <w:rFonts w:eastAsia="Times New Roman"/>
                <w:sz w:val="20"/>
                <w:szCs w:val="20"/>
                <w:lang w:eastAsia="ru-RU"/>
              </w:rPr>
            </w:pPr>
          </w:p>
        </w:tc>
        <w:tc>
          <w:tcPr>
            <w:tcW w:w="839" w:type="pct"/>
            <w:shd w:val="clear" w:color="auto" w:fill="auto"/>
          </w:tcPr>
          <w:p w:rsidR="00015674" w:rsidRPr="00A5746B" w:rsidRDefault="00015674" w:rsidP="00895D64">
            <w:pPr>
              <w:jc w:val="center"/>
              <w:rPr>
                <w:rFonts w:eastAsia="Times New Roman"/>
                <w:sz w:val="20"/>
                <w:szCs w:val="20"/>
                <w:lang w:eastAsia="ru-RU"/>
              </w:rPr>
            </w:pPr>
            <w:r w:rsidRPr="00A5746B">
              <w:rPr>
                <w:rFonts w:eastAsia="Times New Roman"/>
                <w:sz w:val="20"/>
                <w:szCs w:val="20"/>
                <w:lang w:eastAsia="ru-RU"/>
              </w:rPr>
              <w:t xml:space="preserve"> Прочие</w:t>
            </w:r>
          </w:p>
        </w:tc>
        <w:tc>
          <w:tcPr>
            <w:tcW w:w="317" w:type="pct"/>
            <w:shd w:val="clear" w:color="auto" w:fill="auto"/>
            <w:noWrap/>
            <w:vAlign w:val="bottom"/>
          </w:tcPr>
          <w:p w:rsidR="00015674" w:rsidRPr="00A5746B" w:rsidRDefault="00015674" w:rsidP="00895D64">
            <w:pPr>
              <w:jc w:val="left"/>
              <w:rPr>
                <w:rFonts w:eastAsia="Times New Roman"/>
                <w:sz w:val="20"/>
                <w:szCs w:val="20"/>
                <w:lang w:eastAsia="ru-RU"/>
              </w:rPr>
            </w:pPr>
            <w:r w:rsidRPr="00A5746B">
              <w:rPr>
                <w:rFonts w:eastAsia="Times New Roman"/>
                <w:sz w:val="20"/>
                <w:szCs w:val="20"/>
                <w:lang w:eastAsia="ru-RU"/>
              </w:rPr>
              <w:t> </w:t>
            </w:r>
          </w:p>
        </w:tc>
      </w:tr>
      <w:tr w:rsidR="00015674" w:rsidRPr="00A5746B" w:rsidTr="00015674">
        <w:trPr>
          <w:cantSplit/>
        </w:trPr>
        <w:tc>
          <w:tcPr>
            <w:tcW w:w="177" w:type="pct"/>
            <w:vMerge w:val="restart"/>
            <w:vAlign w:val="center"/>
          </w:tcPr>
          <w:p w:rsidR="00015674" w:rsidRPr="00A5746B" w:rsidRDefault="00015674" w:rsidP="00895D64">
            <w:pPr>
              <w:jc w:val="left"/>
              <w:rPr>
                <w:rFonts w:eastAsia="Times New Roman"/>
                <w:sz w:val="20"/>
                <w:szCs w:val="20"/>
                <w:lang w:eastAsia="ru-RU"/>
              </w:rPr>
            </w:pPr>
            <w:r w:rsidRPr="00A5746B">
              <w:rPr>
                <w:rFonts w:eastAsia="Times New Roman"/>
                <w:sz w:val="20"/>
                <w:szCs w:val="20"/>
                <w:lang w:eastAsia="ru-RU"/>
              </w:rPr>
              <w:t>6</w:t>
            </w:r>
          </w:p>
        </w:tc>
        <w:tc>
          <w:tcPr>
            <w:tcW w:w="438" w:type="pct"/>
            <w:vMerge w:val="restart"/>
            <w:vAlign w:val="center"/>
          </w:tcPr>
          <w:p w:rsidR="00015674" w:rsidRPr="00A5746B" w:rsidRDefault="00015674" w:rsidP="00015674">
            <w:pPr>
              <w:jc w:val="center"/>
              <w:rPr>
                <w:rFonts w:eastAsia="Times New Roman"/>
                <w:sz w:val="20"/>
                <w:szCs w:val="20"/>
                <w:lang w:eastAsia="ru-RU"/>
              </w:rPr>
            </w:pPr>
            <w:r w:rsidRPr="00A5746B">
              <w:rPr>
                <w:rFonts w:eastAsia="Times New Roman"/>
                <w:sz w:val="20"/>
                <w:szCs w:val="20"/>
                <w:lang w:eastAsia="ru-RU"/>
              </w:rPr>
              <w:t>д. Баяран, котельная Баяранского филиала</w:t>
            </w:r>
          </w:p>
        </w:tc>
        <w:tc>
          <w:tcPr>
            <w:tcW w:w="605" w:type="pct"/>
            <w:vMerge w:val="restart"/>
            <w:vAlign w:val="center"/>
          </w:tcPr>
          <w:p w:rsidR="00015674" w:rsidRPr="00A5746B" w:rsidRDefault="00015674" w:rsidP="00015674">
            <w:pPr>
              <w:jc w:val="center"/>
              <w:rPr>
                <w:rFonts w:eastAsia="Times New Roman"/>
                <w:sz w:val="20"/>
                <w:szCs w:val="20"/>
                <w:lang w:eastAsia="ru-RU"/>
              </w:rPr>
            </w:pPr>
            <w:r w:rsidRPr="00A5746B">
              <w:rPr>
                <w:rFonts w:eastAsia="Times New Roman"/>
                <w:sz w:val="20"/>
                <w:szCs w:val="20"/>
                <w:lang w:eastAsia="ru-RU"/>
              </w:rPr>
              <w:t>МБУК "Центр развития культ</w:t>
            </w:r>
            <w:r w:rsidRPr="00A5746B">
              <w:rPr>
                <w:rFonts w:eastAsia="Times New Roman"/>
                <w:sz w:val="20"/>
                <w:szCs w:val="20"/>
                <w:lang w:eastAsia="ru-RU"/>
              </w:rPr>
              <w:t>у</w:t>
            </w:r>
            <w:r w:rsidRPr="00A5746B">
              <w:rPr>
                <w:rFonts w:eastAsia="Times New Roman"/>
                <w:sz w:val="20"/>
                <w:szCs w:val="20"/>
                <w:lang w:eastAsia="ru-RU"/>
              </w:rPr>
              <w:t>ры и туризма"</w:t>
            </w:r>
          </w:p>
        </w:tc>
        <w:tc>
          <w:tcPr>
            <w:tcW w:w="419" w:type="pct"/>
            <w:vMerge w:val="restart"/>
            <w:vAlign w:val="center"/>
          </w:tcPr>
          <w:p w:rsidR="00015674" w:rsidRPr="00A5746B" w:rsidRDefault="00015674" w:rsidP="00895D64">
            <w:pPr>
              <w:jc w:val="center"/>
              <w:rPr>
                <w:rFonts w:eastAsia="Times New Roman"/>
                <w:sz w:val="20"/>
                <w:szCs w:val="20"/>
                <w:lang w:eastAsia="ru-RU"/>
              </w:rPr>
            </w:pPr>
            <w:r w:rsidRPr="00A5746B">
              <w:rPr>
                <w:rFonts w:eastAsia="Times New Roman"/>
                <w:sz w:val="20"/>
                <w:szCs w:val="20"/>
                <w:lang w:eastAsia="ru-RU"/>
              </w:rPr>
              <w:t>1963</w:t>
            </w:r>
          </w:p>
        </w:tc>
        <w:tc>
          <w:tcPr>
            <w:tcW w:w="372" w:type="pct"/>
            <w:vMerge w:val="restart"/>
            <w:vAlign w:val="center"/>
          </w:tcPr>
          <w:p w:rsidR="00015674" w:rsidRPr="00A5746B" w:rsidRDefault="00015674" w:rsidP="00895D64">
            <w:pPr>
              <w:jc w:val="center"/>
              <w:rPr>
                <w:rFonts w:eastAsia="Times New Roman"/>
                <w:sz w:val="20"/>
                <w:szCs w:val="20"/>
                <w:lang w:eastAsia="ru-RU"/>
              </w:rPr>
            </w:pPr>
            <w:r w:rsidRPr="00A5746B">
              <w:rPr>
                <w:rFonts w:eastAsia="Times New Roman"/>
                <w:sz w:val="20"/>
                <w:szCs w:val="20"/>
                <w:lang w:eastAsia="ru-RU"/>
              </w:rPr>
              <w:t>-</w:t>
            </w:r>
          </w:p>
        </w:tc>
        <w:tc>
          <w:tcPr>
            <w:tcW w:w="375" w:type="pct"/>
            <w:vMerge w:val="restart"/>
            <w:vAlign w:val="center"/>
          </w:tcPr>
          <w:p w:rsidR="00015674" w:rsidRPr="00A5746B" w:rsidRDefault="00015674" w:rsidP="00895D64">
            <w:pPr>
              <w:jc w:val="center"/>
              <w:rPr>
                <w:rFonts w:eastAsia="Times New Roman"/>
                <w:sz w:val="20"/>
                <w:szCs w:val="20"/>
                <w:lang w:eastAsia="ru-RU"/>
              </w:rPr>
            </w:pPr>
            <w:r w:rsidRPr="00A5746B">
              <w:rPr>
                <w:rFonts w:eastAsia="Times New Roman"/>
                <w:sz w:val="20"/>
                <w:szCs w:val="20"/>
                <w:lang w:eastAsia="ru-RU"/>
              </w:rPr>
              <w:t>0,075</w:t>
            </w:r>
          </w:p>
        </w:tc>
        <w:tc>
          <w:tcPr>
            <w:tcW w:w="342" w:type="pct"/>
            <w:vMerge w:val="restart"/>
            <w:vAlign w:val="center"/>
          </w:tcPr>
          <w:p w:rsidR="00015674" w:rsidRPr="00A5746B" w:rsidRDefault="00015674" w:rsidP="00895D64">
            <w:pPr>
              <w:jc w:val="center"/>
              <w:rPr>
                <w:rFonts w:eastAsia="Times New Roman"/>
                <w:sz w:val="20"/>
                <w:szCs w:val="20"/>
                <w:lang w:eastAsia="ru-RU"/>
              </w:rPr>
            </w:pPr>
            <w:r w:rsidRPr="00A5746B">
              <w:rPr>
                <w:rFonts w:eastAsia="Times New Roman"/>
                <w:sz w:val="20"/>
                <w:szCs w:val="20"/>
                <w:lang w:eastAsia="ru-RU"/>
              </w:rPr>
              <w:t>0,075</w:t>
            </w:r>
          </w:p>
        </w:tc>
        <w:tc>
          <w:tcPr>
            <w:tcW w:w="398" w:type="pct"/>
            <w:vMerge w:val="restart"/>
            <w:vAlign w:val="center"/>
          </w:tcPr>
          <w:p w:rsidR="00015674" w:rsidRPr="00A5746B" w:rsidRDefault="00015674" w:rsidP="00895D64">
            <w:pPr>
              <w:jc w:val="center"/>
              <w:rPr>
                <w:rFonts w:eastAsia="Times New Roman"/>
                <w:sz w:val="20"/>
                <w:szCs w:val="20"/>
                <w:lang w:eastAsia="ru-RU"/>
              </w:rPr>
            </w:pPr>
            <w:r w:rsidRPr="00A5746B">
              <w:rPr>
                <w:rFonts w:eastAsia="Times New Roman"/>
                <w:sz w:val="20"/>
                <w:szCs w:val="20"/>
                <w:lang w:eastAsia="ru-RU"/>
              </w:rPr>
              <w:t>нет</w:t>
            </w:r>
          </w:p>
        </w:tc>
        <w:tc>
          <w:tcPr>
            <w:tcW w:w="344" w:type="pct"/>
            <w:vMerge w:val="restart"/>
            <w:vAlign w:val="center"/>
          </w:tcPr>
          <w:p w:rsidR="00015674" w:rsidRPr="00A5746B" w:rsidRDefault="00015674" w:rsidP="00895D64">
            <w:pPr>
              <w:jc w:val="center"/>
              <w:rPr>
                <w:rFonts w:eastAsia="Times New Roman"/>
                <w:sz w:val="20"/>
                <w:szCs w:val="20"/>
                <w:lang w:eastAsia="ru-RU"/>
              </w:rPr>
            </w:pPr>
            <w:r w:rsidRPr="00A5746B">
              <w:rPr>
                <w:rFonts w:eastAsia="Times New Roman"/>
                <w:sz w:val="20"/>
                <w:szCs w:val="20"/>
                <w:lang w:eastAsia="ru-RU"/>
              </w:rPr>
              <w:t>уголь</w:t>
            </w:r>
          </w:p>
        </w:tc>
        <w:tc>
          <w:tcPr>
            <w:tcW w:w="374" w:type="pct"/>
            <w:vMerge w:val="restart"/>
            <w:vAlign w:val="center"/>
          </w:tcPr>
          <w:p w:rsidR="00015674" w:rsidRPr="00A5746B" w:rsidRDefault="00015674" w:rsidP="00895D64">
            <w:pPr>
              <w:jc w:val="center"/>
              <w:rPr>
                <w:rFonts w:eastAsia="Times New Roman"/>
                <w:sz w:val="20"/>
                <w:szCs w:val="20"/>
                <w:lang w:eastAsia="ru-RU"/>
              </w:rPr>
            </w:pPr>
            <w:r w:rsidRPr="00A5746B">
              <w:rPr>
                <w:rFonts w:eastAsia="Times New Roman"/>
                <w:sz w:val="20"/>
                <w:szCs w:val="20"/>
                <w:lang w:eastAsia="ru-RU"/>
              </w:rPr>
              <w:t>нет</w:t>
            </w:r>
          </w:p>
        </w:tc>
        <w:tc>
          <w:tcPr>
            <w:tcW w:w="839" w:type="pct"/>
            <w:shd w:val="clear" w:color="auto" w:fill="auto"/>
          </w:tcPr>
          <w:p w:rsidR="00015674" w:rsidRPr="00A5746B" w:rsidRDefault="00015674" w:rsidP="00895D64">
            <w:pPr>
              <w:jc w:val="center"/>
              <w:rPr>
                <w:rFonts w:eastAsia="Times New Roman"/>
                <w:sz w:val="20"/>
                <w:szCs w:val="20"/>
                <w:lang w:eastAsia="ru-RU"/>
              </w:rPr>
            </w:pPr>
            <w:r w:rsidRPr="00A5746B">
              <w:rPr>
                <w:rFonts w:eastAsia="Times New Roman"/>
                <w:sz w:val="20"/>
                <w:szCs w:val="20"/>
                <w:lang w:eastAsia="ru-RU"/>
              </w:rPr>
              <w:t>Жилые здания</w:t>
            </w:r>
          </w:p>
        </w:tc>
        <w:tc>
          <w:tcPr>
            <w:tcW w:w="317" w:type="pct"/>
            <w:shd w:val="clear" w:color="auto" w:fill="auto"/>
            <w:noWrap/>
            <w:vAlign w:val="bottom"/>
          </w:tcPr>
          <w:p w:rsidR="00015674" w:rsidRPr="00A5746B" w:rsidRDefault="00015674" w:rsidP="00895D64">
            <w:pPr>
              <w:jc w:val="left"/>
              <w:rPr>
                <w:rFonts w:eastAsia="Times New Roman"/>
                <w:sz w:val="20"/>
                <w:szCs w:val="20"/>
                <w:lang w:eastAsia="ru-RU"/>
              </w:rPr>
            </w:pPr>
            <w:r w:rsidRPr="00A5746B">
              <w:rPr>
                <w:rFonts w:eastAsia="Times New Roman"/>
                <w:sz w:val="20"/>
                <w:szCs w:val="20"/>
                <w:lang w:eastAsia="ru-RU"/>
              </w:rPr>
              <w:t> </w:t>
            </w:r>
          </w:p>
        </w:tc>
      </w:tr>
      <w:tr w:rsidR="00015674" w:rsidRPr="00A5746B" w:rsidTr="00015674">
        <w:trPr>
          <w:cantSplit/>
        </w:trPr>
        <w:tc>
          <w:tcPr>
            <w:tcW w:w="177" w:type="pct"/>
            <w:vMerge/>
            <w:vAlign w:val="center"/>
          </w:tcPr>
          <w:p w:rsidR="00015674" w:rsidRPr="00A5746B" w:rsidRDefault="00015674" w:rsidP="00895D64">
            <w:pPr>
              <w:jc w:val="left"/>
              <w:rPr>
                <w:rFonts w:eastAsia="Times New Roman"/>
                <w:sz w:val="20"/>
                <w:szCs w:val="20"/>
                <w:lang w:eastAsia="ru-RU"/>
              </w:rPr>
            </w:pPr>
          </w:p>
        </w:tc>
        <w:tc>
          <w:tcPr>
            <w:tcW w:w="438" w:type="pct"/>
            <w:vMerge/>
            <w:vAlign w:val="center"/>
          </w:tcPr>
          <w:p w:rsidR="00015674" w:rsidRPr="00A5746B" w:rsidRDefault="00015674" w:rsidP="00895D64">
            <w:pPr>
              <w:jc w:val="left"/>
              <w:rPr>
                <w:rFonts w:eastAsia="Times New Roman"/>
                <w:sz w:val="20"/>
                <w:szCs w:val="20"/>
                <w:lang w:eastAsia="ru-RU"/>
              </w:rPr>
            </w:pPr>
          </w:p>
        </w:tc>
        <w:tc>
          <w:tcPr>
            <w:tcW w:w="605" w:type="pct"/>
            <w:vMerge/>
            <w:vAlign w:val="center"/>
          </w:tcPr>
          <w:p w:rsidR="00015674" w:rsidRPr="00A5746B" w:rsidRDefault="00015674" w:rsidP="00895D64">
            <w:pPr>
              <w:jc w:val="left"/>
              <w:rPr>
                <w:rFonts w:eastAsia="Times New Roman"/>
                <w:sz w:val="20"/>
                <w:szCs w:val="20"/>
                <w:lang w:eastAsia="ru-RU"/>
              </w:rPr>
            </w:pPr>
          </w:p>
        </w:tc>
        <w:tc>
          <w:tcPr>
            <w:tcW w:w="419" w:type="pct"/>
            <w:vMerge/>
            <w:vAlign w:val="center"/>
          </w:tcPr>
          <w:p w:rsidR="00015674" w:rsidRPr="00A5746B" w:rsidRDefault="00015674" w:rsidP="00895D64">
            <w:pPr>
              <w:jc w:val="left"/>
              <w:rPr>
                <w:rFonts w:eastAsia="Times New Roman"/>
                <w:sz w:val="20"/>
                <w:szCs w:val="20"/>
                <w:lang w:eastAsia="ru-RU"/>
              </w:rPr>
            </w:pPr>
          </w:p>
        </w:tc>
        <w:tc>
          <w:tcPr>
            <w:tcW w:w="372" w:type="pct"/>
            <w:vMerge/>
            <w:vAlign w:val="center"/>
          </w:tcPr>
          <w:p w:rsidR="00015674" w:rsidRPr="00A5746B" w:rsidRDefault="00015674" w:rsidP="00895D64">
            <w:pPr>
              <w:jc w:val="left"/>
              <w:rPr>
                <w:rFonts w:eastAsia="Times New Roman"/>
                <w:sz w:val="20"/>
                <w:szCs w:val="20"/>
                <w:lang w:eastAsia="ru-RU"/>
              </w:rPr>
            </w:pPr>
          </w:p>
        </w:tc>
        <w:tc>
          <w:tcPr>
            <w:tcW w:w="375" w:type="pct"/>
            <w:vMerge/>
            <w:vAlign w:val="center"/>
          </w:tcPr>
          <w:p w:rsidR="00015674" w:rsidRPr="00A5746B" w:rsidRDefault="00015674" w:rsidP="00895D64">
            <w:pPr>
              <w:jc w:val="left"/>
              <w:rPr>
                <w:rFonts w:eastAsia="Times New Roman"/>
                <w:sz w:val="20"/>
                <w:szCs w:val="20"/>
                <w:lang w:eastAsia="ru-RU"/>
              </w:rPr>
            </w:pPr>
          </w:p>
        </w:tc>
        <w:tc>
          <w:tcPr>
            <w:tcW w:w="342" w:type="pct"/>
            <w:vMerge/>
            <w:vAlign w:val="center"/>
          </w:tcPr>
          <w:p w:rsidR="00015674" w:rsidRPr="00A5746B" w:rsidRDefault="00015674" w:rsidP="00895D64">
            <w:pPr>
              <w:jc w:val="left"/>
              <w:rPr>
                <w:rFonts w:eastAsia="Times New Roman"/>
                <w:sz w:val="20"/>
                <w:szCs w:val="20"/>
                <w:lang w:eastAsia="ru-RU"/>
              </w:rPr>
            </w:pPr>
          </w:p>
        </w:tc>
        <w:tc>
          <w:tcPr>
            <w:tcW w:w="398" w:type="pct"/>
            <w:vMerge/>
            <w:vAlign w:val="center"/>
          </w:tcPr>
          <w:p w:rsidR="00015674" w:rsidRPr="00A5746B" w:rsidRDefault="00015674" w:rsidP="00895D64">
            <w:pPr>
              <w:jc w:val="left"/>
              <w:rPr>
                <w:rFonts w:eastAsia="Times New Roman"/>
                <w:sz w:val="20"/>
                <w:szCs w:val="20"/>
                <w:lang w:eastAsia="ru-RU"/>
              </w:rPr>
            </w:pPr>
          </w:p>
        </w:tc>
        <w:tc>
          <w:tcPr>
            <w:tcW w:w="344" w:type="pct"/>
            <w:vMerge/>
            <w:vAlign w:val="center"/>
          </w:tcPr>
          <w:p w:rsidR="00015674" w:rsidRPr="00A5746B" w:rsidRDefault="00015674" w:rsidP="00895D64">
            <w:pPr>
              <w:jc w:val="left"/>
              <w:rPr>
                <w:rFonts w:eastAsia="Times New Roman"/>
                <w:sz w:val="20"/>
                <w:szCs w:val="20"/>
                <w:lang w:eastAsia="ru-RU"/>
              </w:rPr>
            </w:pPr>
          </w:p>
        </w:tc>
        <w:tc>
          <w:tcPr>
            <w:tcW w:w="374" w:type="pct"/>
            <w:vMerge/>
            <w:vAlign w:val="center"/>
          </w:tcPr>
          <w:p w:rsidR="00015674" w:rsidRPr="00A5746B" w:rsidRDefault="00015674" w:rsidP="00895D64">
            <w:pPr>
              <w:jc w:val="left"/>
              <w:rPr>
                <w:rFonts w:eastAsia="Times New Roman"/>
                <w:sz w:val="20"/>
                <w:szCs w:val="20"/>
                <w:lang w:eastAsia="ru-RU"/>
              </w:rPr>
            </w:pPr>
          </w:p>
        </w:tc>
        <w:tc>
          <w:tcPr>
            <w:tcW w:w="839" w:type="pct"/>
            <w:shd w:val="clear" w:color="auto" w:fill="auto"/>
          </w:tcPr>
          <w:p w:rsidR="00015674" w:rsidRPr="00A5746B" w:rsidRDefault="00015674" w:rsidP="00895D64">
            <w:pPr>
              <w:jc w:val="center"/>
              <w:rPr>
                <w:rFonts w:eastAsia="Times New Roman"/>
                <w:sz w:val="20"/>
                <w:szCs w:val="20"/>
                <w:lang w:eastAsia="ru-RU"/>
              </w:rPr>
            </w:pPr>
            <w:r w:rsidRPr="00A5746B">
              <w:rPr>
                <w:rFonts w:eastAsia="Times New Roman"/>
                <w:sz w:val="20"/>
                <w:szCs w:val="20"/>
                <w:lang w:eastAsia="ru-RU"/>
              </w:rPr>
              <w:t xml:space="preserve"> Детские учреждения</w:t>
            </w:r>
          </w:p>
        </w:tc>
        <w:tc>
          <w:tcPr>
            <w:tcW w:w="317" w:type="pct"/>
            <w:shd w:val="clear" w:color="auto" w:fill="auto"/>
            <w:noWrap/>
            <w:vAlign w:val="bottom"/>
          </w:tcPr>
          <w:p w:rsidR="00015674" w:rsidRPr="00A5746B" w:rsidRDefault="00015674" w:rsidP="00895D64">
            <w:pPr>
              <w:jc w:val="left"/>
              <w:rPr>
                <w:rFonts w:eastAsia="Times New Roman"/>
                <w:sz w:val="20"/>
                <w:szCs w:val="20"/>
                <w:lang w:eastAsia="ru-RU"/>
              </w:rPr>
            </w:pPr>
            <w:r w:rsidRPr="00A5746B">
              <w:rPr>
                <w:rFonts w:eastAsia="Times New Roman"/>
                <w:sz w:val="20"/>
                <w:szCs w:val="20"/>
                <w:lang w:eastAsia="ru-RU"/>
              </w:rPr>
              <w:t> </w:t>
            </w:r>
          </w:p>
        </w:tc>
      </w:tr>
      <w:tr w:rsidR="00015674" w:rsidRPr="00A5746B" w:rsidTr="00015674">
        <w:trPr>
          <w:cantSplit/>
        </w:trPr>
        <w:tc>
          <w:tcPr>
            <w:tcW w:w="177" w:type="pct"/>
            <w:vMerge/>
            <w:vAlign w:val="center"/>
          </w:tcPr>
          <w:p w:rsidR="00015674" w:rsidRPr="00A5746B" w:rsidRDefault="00015674" w:rsidP="00895D64">
            <w:pPr>
              <w:jc w:val="left"/>
              <w:rPr>
                <w:rFonts w:eastAsia="Times New Roman"/>
                <w:sz w:val="20"/>
                <w:szCs w:val="20"/>
                <w:lang w:eastAsia="ru-RU"/>
              </w:rPr>
            </w:pPr>
          </w:p>
        </w:tc>
        <w:tc>
          <w:tcPr>
            <w:tcW w:w="438" w:type="pct"/>
            <w:vMerge/>
            <w:vAlign w:val="center"/>
          </w:tcPr>
          <w:p w:rsidR="00015674" w:rsidRPr="00A5746B" w:rsidRDefault="00015674" w:rsidP="00895D64">
            <w:pPr>
              <w:jc w:val="left"/>
              <w:rPr>
                <w:rFonts w:eastAsia="Times New Roman"/>
                <w:sz w:val="20"/>
                <w:szCs w:val="20"/>
                <w:lang w:eastAsia="ru-RU"/>
              </w:rPr>
            </w:pPr>
          </w:p>
        </w:tc>
        <w:tc>
          <w:tcPr>
            <w:tcW w:w="605" w:type="pct"/>
            <w:vMerge/>
            <w:vAlign w:val="center"/>
          </w:tcPr>
          <w:p w:rsidR="00015674" w:rsidRPr="00A5746B" w:rsidRDefault="00015674" w:rsidP="00895D64">
            <w:pPr>
              <w:jc w:val="left"/>
              <w:rPr>
                <w:rFonts w:eastAsia="Times New Roman"/>
                <w:sz w:val="20"/>
                <w:szCs w:val="20"/>
                <w:lang w:eastAsia="ru-RU"/>
              </w:rPr>
            </w:pPr>
          </w:p>
        </w:tc>
        <w:tc>
          <w:tcPr>
            <w:tcW w:w="419" w:type="pct"/>
            <w:vMerge/>
            <w:vAlign w:val="center"/>
          </w:tcPr>
          <w:p w:rsidR="00015674" w:rsidRPr="00A5746B" w:rsidRDefault="00015674" w:rsidP="00895D64">
            <w:pPr>
              <w:jc w:val="left"/>
              <w:rPr>
                <w:rFonts w:eastAsia="Times New Roman"/>
                <w:sz w:val="20"/>
                <w:szCs w:val="20"/>
                <w:lang w:eastAsia="ru-RU"/>
              </w:rPr>
            </w:pPr>
          </w:p>
        </w:tc>
        <w:tc>
          <w:tcPr>
            <w:tcW w:w="372" w:type="pct"/>
            <w:vMerge/>
            <w:vAlign w:val="center"/>
          </w:tcPr>
          <w:p w:rsidR="00015674" w:rsidRPr="00A5746B" w:rsidRDefault="00015674" w:rsidP="00895D64">
            <w:pPr>
              <w:jc w:val="left"/>
              <w:rPr>
                <w:rFonts w:eastAsia="Times New Roman"/>
                <w:sz w:val="20"/>
                <w:szCs w:val="20"/>
                <w:lang w:eastAsia="ru-RU"/>
              </w:rPr>
            </w:pPr>
          </w:p>
        </w:tc>
        <w:tc>
          <w:tcPr>
            <w:tcW w:w="375" w:type="pct"/>
            <w:vMerge/>
            <w:vAlign w:val="center"/>
          </w:tcPr>
          <w:p w:rsidR="00015674" w:rsidRPr="00A5746B" w:rsidRDefault="00015674" w:rsidP="00895D64">
            <w:pPr>
              <w:jc w:val="left"/>
              <w:rPr>
                <w:rFonts w:eastAsia="Times New Roman"/>
                <w:sz w:val="20"/>
                <w:szCs w:val="20"/>
                <w:lang w:eastAsia="ru-RU"/>
              </w:rPr>
            </w:pPr>
          </w:p>
        </w:tc>
        <w:tc>
          <w:tcPr>
            <w:tcW w:w="342" w:type="pct"/>
            <w:vMerge/>
            <w:vAlign w:val="center"/>
          </w:tcPr>
          <w:p w:rsidR="00015674" w:rsidRPr="00A5746B" w:rsidRDefault="00015674" w:rsidP="00895D64">
            <w:pPr>
              <w:jc w:val="left"/>
              <w:rPr>
                <w:rFonts w:eastAsia="Times New Roman"/>
                <w:sz w:val="20"/>
                <w:szCs w:val="20"/>
                <w:lang w:eastAsia="ru-RU"/>
              </w:rPr>
            </w:pPr>
          </w:p>
        </w:tc>
        <w:tc>
          <w:tcPr>
            <w:tcW w:w="398" w:type="pct"/>
            <w:vMerge/>
            <w:vAlign w:val="center"/>
          </w:tcPr>
          <w:p w:rsidR="00015674" w:rsidRPr="00A5746B" w:rsidRDefault="00015674" w:rsidP="00895D64">
            <w:pPr>
              <w:jc w:val="left"/>
              <w:rPr>
                <w:rFonts w:eastAsia="Times New Roman"/>
                <w:sz w:val="20"/>
                <w:szCs w:val="20"/>
                <w:lang w:eastAsia="ru-RU"/>
              </w:rPr>
            </w:pPr>
          </w:p>
        </w:tc>
        <w:tc>
          <w:tcPr>
            <w:tcW w:w="344" w:type="pct"/>
            <w:vMerge/>
            <w:vAlign w:val="center"/>
          </w:tcPr>
          <w:p w:rsidR="00015674" w:rsidRPr="00A5746B" w:rsidRDefault="00015674" w:rsidP="00895D64">
            <w:pPr>
              <w:jc w:val="left"/>
              <w:rPr>
                <w:rFonts w:eastAsia="Times New Roman"/>
                <w:sz w:val="20"/>
                <w:szCs w:val="20"/>
                <w:lang w:eastAsia="ru-RU"/>
              </w:rPr>
            </w:pPr>
          </w:p>
        </w:tc>
        <w:tc>
          <w:tcPr>
            <w:tcW w:w="374" w:type="pct"/>
            <w:vMerge/>
            <w:vAlign w:val="center"/>
          </w:tcPr>
          <w:p w:rsidR="00015674" w:rsidRPr="00A5746B" w:rsidRDefault="00015674" w:rsidP="00895D64">
            <w:pPr>
              <w:jc w:val="left"/>
              <w:rPr>
                <w:rFonts w:eastAsia="Times New Roman"/>
                <w:sz w:val="20"/>
                <w:szCs w:val="20"/>
                <w:lang w:eastAsia="ru-RU"/>
              </w:rPr>
            </w:pPr>
          </w:p>
        </w:tc>
        <w:tc>
          <w:tcPr>
            <w:tcW w:w="839" w:type="pct"/>
            <w:shd w:val="clear" w:color="auto" w:fill="auto"/>
          </w:tcPr>
          <w:p w:rsidR="00015674" w:rsidRPr="00A5746B" w:rsidRDefault="00015674" w:rsidP="00895D64">
            <w:pPr>
              <w:jc w:val="center"/>
              <w:rPr>
                <w:rFonts w:eastAsia="Times New Roman"/>
                <w:sz w:val="20"/>
                <w:szCs w:val="20"/>
                <w:lang w:eastAsia="ru-RU"/>
              </w:rPr>
            </w:pPr>
            <w:r w:rsidRPr="00A5746B">
              <w:rPr>
                <w:rFonts w:eastAsia="Times New Roman"/>
                <w:sz w:val="20"/>
                <w:szCs w:val="20"/>
                <w:lang w:eastAsia="ru-RU"/>
              </w:rPr>
              <w:t>Учебные учреждения</w:t>
            </w:r>
          </w:p>
        </w:tc>
        <w:tc>
          <w:tcPr>
            <w:tcW w:w="317" w:type="pct"/>
            <w:shd w:val="clear" w:color="auto" w:fill="auto"/>
            <w:noWrap/>
            <w:vAlign w:val="bottom"/>
          </w:tcPr>
          <w:p w:rsidR="00015674" w:rsidRPr="00A5746B" w:rsidRDefault="00015674" w:rsidP="00895D64">
            <w:pPr>
              <w:jc w:val="left"/>
              <w:rPr>
                <w:rFonts w:eastAsia="Times New Roman"/>
                <w:sz w:val="20"/>
                <w:szCs w:val="20"/>
                <w:lang w:eastAsia="ru-RU"/>
              </w:rPr>
            </w:pPr>
            <w:r w:rsidRPr="00A5746B">
              <w:rPr>
                <w:rFonts w:eastAsia="Times New Roman"/>
                <w:sz w:val="20"/>
                <w:szCs w:val="20"/>
                <w:lang w:eastAsia="ru-RU"/>
              </w:rPr>
              <w:t> </w:t>
            </w:r>
          </w:p>
        </w:tc>
      </w:tr>
      <w:tr w:rsidR="00015674" w:rsidRPr="00A5746B" w:rsidTr="00015674">
        <w:trPr>
          <w:cantSplit/>
        </w:trPr>
        <w:tc>
          <w:tcPr>
            <w:tcW w:w="177" w:type="pct"/>
            <w:vMerge/>
            <w:vAlign w:val="center"/>
          </w:tcPr>
          <w:p w:rsidR="00015674" w:rsidRPr="00A5746B" w:rsidRDefault="00015674" w:rsidP="00895D64">
            <w:pPr>
              <w:jc w:val="left"/>
              <w:rPr>
                <w:rFonts w:eastAsia="Times New Roman"/>
                <w:sz w:val="20"/>
                <w:szCs w:val="20"/>
                <w:lang w:eastAsia="ru-RU"/>
              </w:rPr>
            </w:pPr>
          </w:p>
        </w:tc>
        <w:tc>
          <w:tcPr>
            <w:tcW w:w="438" w:type="pct"/>
            <w:vMerge/>
            <w:vAlign w:val="center"/>
          </w:tcPr>
          <w:p w:rsidR="00015674" w:rsidRPr="00A5746B" w:rsidRDefault="00015674" w:rsidP="00895D64">
            <w:pPr>
              <w:jc w:val="left"/>
              <w:rPr>
                <w:rFonts w:eastAsia="Times New Roman"/>
                <w:sz w:val="20"/>
                <w:szCs w:val="20"/>
                <w:lang w:eastAsia="ru-RU"/>
              </w:rPr>
            </w:pPr>
          </w:p>
        </w:tc>
        <w:tc>
          <w:tcPr>
            <w:tcW w:w="605" w:type="pct"/>
            <w:vMerge/>
            <w:vAlign w:val="center"/>
          </w:tcPr>
          <w:p w:rsidR="00015674" w:rsidRPr="00A5746B" w:rsidRDefault="00015674" w:rsidP="00895D64">
            <w:pPr>
              <w:jc w:val="left"/>
              <w:rPr>
                <w:rFonts w:eastAsia="Times New Roman"/>
                <w:sz w:val="20"/>
                <w:szCs w:val="20"/>
                <w:lang w:eastAsia="ru-RU"/>
              </w:rPr>
            </w:pPr>
          </w:p>
        </w:tc>
        <w:tc>
          <w:tcPr>
            <w:tcW w:w="419" w:type="pct"/>
            <w:vMerge/>
            <w:vAlign w:val="center"/>
          </w:tcPr>
          <w:p w:rsidR="00015674" w:rsidRPr="00A5746B" w:rsidRDefault="00015674" w:rsidP="00895D64">
            <w:pPr>
              <w:jc w:val="left"/>
              <w:rPr>
                <w:rFonts w:eastAsia="Times New Roman"/>
                <w:sz w:val="20"/>
                <w:szCs w:val="20"/>
                <w:lang w:eastAsia="ru-RU"/>
              </w:rPr>
            </w:pPr>
          </w:p>
        </w:tc>
        <w:tc>
          <w:tcPr>
            <w:tcW w:w="372" w:type="pct"/>
            <w:vMerge/>
            <w:vAlign w:val="center"/>
          </w:tcPr>
          <w:p w:rsidR="00015674" w:rsidRPr="00A5746B" w:rsidRDefault="00015674" w:rsidP="00895D64">
            <w:pPr>
              <w:jc w:val="left"/>
              <w:rPr>
                <w:rFonts w:eastAsia="Times New Roman"/>
                <w:sz w:val="20"/>
                <w:szCs w:val="20"/>
                <w:lang w:eastAsia="ru-RU"/>
              </w:rPr>
            </w:pPr>
          </w:p>
        </w:tc>
        <w:tc>
          <w:tcPr>
            <w:tcW w:w="375" w:type="pct"/>
            <w:vMerge/>
            <w:vAlign w:val="center"/>
          </w:tcPr>
          <w:p w:rsidR="00015674" w:rsidRPr="00A5746B" w:rsidRDefault="00015674" w:rsidP="00895D64">
            <w:pPr>
              <w:jc w:val="left"/>
              <w:rPr>
                <w:rFonts w:eastAsia="Times New Roman"/>
                <w:sz w:val="20"/>
                <w:szCs w:val="20"/>
                <w:lang w:eastAsia="ru-RU"/>
              </w:rPr>
            </w:pPr>
          </w:p>
        </w:tc>
        <w:tc>
          <w:tcPr>
            <w:tcW w:w="342" w:type="pct"/>
            <w:vMerge/>
            <w:vAlign w:val="center"/>
          </w:tcPr>
          <w:p w:rsidR="00015674" w:rsidRPr="00A5746B" w:rsidRDefault="00015674" w:rsidP="00895D64">
            <w:pPr>
              <w:jc w:val="left"/>
              <w:rPr>
                <w:rFonts w:eastAsia="Times New Roman"/>
                <w:sz w:val="20"/>
                <w:szCs w:val="20"/>
                <w:lang w:eastAsia="ru-RU"/>
              </w:rPr>
            </w:pPr>
          </w:p>
        </w:tc>
        <w:tc>
          <w:tcPr>
            <w:tcW w:w="398" w:type="pct"/>
            <w:vMerge/>
            <w:vAlign w:val="center"/>
          </w:tcPr>
          <w:p w:rsidR="00015674" w:rsidRPr="00A5746B" w:rsidRDefault="00015674" w:rsidP="00895D64">
            <w:pPr>
              <w:jc w:val="left"/>
              <w:rPr>
                <w:rFonts w:eastAsia="Times New Roman"/>
                <w:sz w:val="20"/>
                <w:szCs w:val="20"/>
                <w:lang w:eastAsia="ru-RU"/>
              </w:rPr>
            </w:pPr>
          </w:p>
        </w:tc>
        <w:tc>
          <w:tcPr>
            <w:tcW w:w="344" w:type="pct"/>
            <w:vMerge/>
            <w:vAlign w:val="center"/>
          </w:tcPr>
          <w:p w:rsidR="00015674" w:rsidRPr="00A5746B" w:rsidRDefault="00015674" w:rsidP="00895D64">
            <w:pPr>
              <w:jc w:val="left"/>
              <w:rPr>
                <w:rFonts w:eastAsia="Times New Roman"/>
                <w:sz w:val="20"/>
                <w:szCs w:val="20"/>
                <w:lang w:eastAsia="ru-RU"/>
              </w:rPr>
            </w:pPr>
          </w:p>
        </w:tc>
        <w:tc>
          <w:tcPr>
            <w:tcW w:w="374" w:type="pct"/>
            <w:vMerge/>
            <w:vAlign w:val="center"/>
          </w:tcPr>
          <w:p w:rsidR="00015674" w:rsidRPr="00A5746B" w:rsidRDefault="00015674" w:rsidP="00895D64">
            <w:pPr>
              <w:jc w:val="left"/>
              <w:rPr>
                <w:rFonts w:eastAsia="Times New Roman"/>
                <w:sz w:val="20"/>
                <w:szCs w:val="20"/>
                <w:lang w:eastAsia="ru-RU"/>
              </w:rPr>
            </w:pPr>
          </w:p>
        </w:tc>
        <w:tc>
          <w:tcPr>
            <w:tcW w:w="839" w:type="pct"/>
            <w:shd w:val="clear" w:color="auto" w:fill="auto"/>
          </w:tcPr>
          <w:p w:rsidR="00015674" w:rsidRPr="00A5746B" w:rsidRDefault="00015674" w:rsidP="00895D64">
            <w:pPr>
              <w:jc w:val="center"/>
              <w:rPr>
                <w:rFonts w:eastAsia="Times New Roman"/>
                <w:sz w:val="20"/>
                <w:szCs w:val="20"/>
                <w:lang w:eastAsia="ru-RU"/>
              </w:rPr>
            </w:pPr>
            <w:r w:rsidRPr="00A5746B">
              <w:rPr>
                <w:rFonts w:eastAsia="Times New Roman"/>
                <w:sz w:val="20"/>
                <w:szCs w:val="20"/>
                <w:lang w:eastAsia="ru-RU"/>
              </w:rPr>
              <w:t>Лечебные</w:t>
            </w:r>
            <w:r w:rsidR="003F3107" w:rsidRPr="00A5746B">
              <w:rPr>
                <w:rFonts w:eastAsia="Times New Roman"/>
                <w:sz w:val="20"/>
                <w:szCs w:val="20"/>
                <w:lang w:eastAsia="ru-RU"/>
              </w:rPr>
              <w:t xml:space="preserve"> </w:t>
            </w:r>
            <w:r w:rsidRPr="00A5746B">
              <w:rPr>
                <w:rFonts w:eastAsia="Times New Roman"/>
                <w:sz w:val="20"/>
                <w:szCs w:val="20"/>
                <w:lang w:eastAsia="ru-RU"/>
              </w:rPr>
              <w:t>учреждения</w:t>
            </w:r>
          </w:p>
        </w:tc>
        <w:tc>
          <w:tcPr>
            <w:tcW w:w="317" w:type="pct"/>
            <w:shd w:val="clear" w:color="auto" w:fill="auto"/>
            <w:noWrap/>
            <w:vAlign w:val="bottom"/>
          </w:tcPr>
          <w:p w:rsidR="00015674" w:rsidRPr="00A5746B" w:rsidRDefault="00015674" w:rsidP="00895D64">
            <w:pPr>
              <w:jc w:val="left"/>
              <w:rPr>
                <w:rFonts w:eastAsia="Times New Roman"/>
                <w:sz w:val="20"/>
                <w:szCs w:val="20"/>
                <w:lang w:eastAsia="ru-RU"/>
              </w:rPr>
            </w:pPr>
            <w:r w:rsidRPr="00A5746B">
              <w:rPr>
                <w:rFonts w:eastAsia="Times New Roman"/>
                <w:sz w:val="20"/>
                <w:szCs w:val="20"/>
                <w:lang w:eastAsia="ru-RU"/>
              </w:rPr>
              <w:t> </w:t>
            </w:r>
          </w:p>
        </w:tc>
      </w:tr>
      <w:tr w:rsidR="00015674" w:rsidRPr="00A5746B" w:rsidTr="00015674">
        <w:trPr>
          <w:cantSplit/>
        </w:trPr>
        <w:tc>
          <w:tcPr>
            <w:tcW w:w="177" w:type="pct"/>
            <w:vMerge/>
            <w:vAlign w:val="center"/>
          </w:tcPr>
          <w:p w:rsidR="00015674" w:rsidRPr="00A5746B" w:rsidRDefault="00015674" w:rsidP="00895D64">
            <w:pPr>
              <w:jc w:val="left"/>
              <w:rPr>
                <w:rFonts w:eastAsia="Times New Roman"/>
                <w:sz w:val="20"/>
                <w:szCs w:val="20"/>
                <w:lang w:eastAsia="ru-RU"/>
              </w:rPr>
            </w:pPr>
          </w:p>
        </w:tc>
        <w:tc>
          <w:tcPr>
            <w:tcW w:w="438" w:type="pct"/>
            <w:vMerge/>
            <w:vAlign w:val="center"/>
          </w:tcPr>
          <w:p w:rsidR="00015674" w:rsidRPr="00A5746B" w:rsidRDefault="00015674" w:rsidP="00895D64">
            <w:pPr>
              <w:jc w:val="left"/>
              <w:rPr>
                <w:rFonts w:eastAsia="Times New Roman"/>
                <w:sz w:val="20"/>
                <w:szCs w:val="20"/>
                <w:lang w:eastAsia="ru-RU"/>
              </w:rPr>
            </w:pPr>
          </w:p>
        </w:tc>
        <w:tc>
          <w:tcPr>
            <w:tcW w:w="605" w:type="pct"/>
            <w:vMerge/>
            <w:vAlign w:val="center"/>
          </w:tcPr>
          <w:p w:rsidR="00015674" w:rsidRPr="00A5746B" w:rsidRDefault="00015674" w:rsidP="00895D64">
            <w:pPr>
              <w:jc w:val="left"/>
              <w:rPr>
                <w:rFonts w:eastAsia="Times New Roman"/>
                <w:sz w:val="20"/>
                <w:szCs w:val="20"/>
                <w:lang w:eastAsia="ru-RU"/>
              </w:rPr>
            </w:pPr>
          </w:p>
        </w:tc>
        <w:tc>
          <w:tcPr>
            <w:tcW w:w="419" w:type="pct"/>
            <w:vMerge/>
            <w:vAlign w:val="center"/>
          </w:tcPr>
          <w:p w:rsidR="00015674" w:rsidRPr="00A5746B" w:rsidRDefault="00015674" w:rsidP="00895D64">
            <w:pPr>
              <w:jc w:val="left"/>
              <w:rPr>
                <w:rFonts w:eastAsia="Times New Roman"/>
                <w:sz w:val="20"/>
                <w:szCs w:val="20"/>
                <w:lang w:eastAsia="ru-RU"/>
              </w:rPr>
            </w:pPr>
          </w:p>
        </w:tc>
        <w:tc>
          <w:tcPr>
            <w:tcW w:w="372" w:type="pct"/>
            <w:vMerge/>
            <w:vAlign w:val="center"/>
          </w:tcPr>
          <w:p w:rsidR="00015674" w:rsidRPr="00A5746B" w:rsidRDefault="00015674" w:rsidP="00895D64">
            <w:pPr>
              <w:jc w:val="left"/>
              <w:rPr>
                <w:rFonts w:eastAsia="Times New Roman"/>
                <w:sz w:val="20"/>
                <w:szCs w:val="20"/>
                <w:lang w:eastAsia="ru-RU"/>
              </w:rPr>
            </w:pPr>
          </w:p>
        </w:tc>
        <w:tc>
          <w:tcPr>
            <w:tcW w:w="375" w:type="pct"/>
            <w:vMerge/>
            <w:vAlign w:val="center"/>
          </w:tcPr>
          <w:p w:rsidR="00015674" w:rsidRPr="00A5746B" w:rsidRDefault="00015674" w:rsidP="00895D64">
            <w:pPr>
              <w:jc w:val="left"/>
              <w:rPr>
                <w:rFonts w:eastAsia="Times New Roman"/>
                <w:sz w:val="20"/>
                <w:szCs w:val="20"/>
                <w:lang w:eastAsia="ru-RU"/>
              </w:rPr>
            </w:pPr>
          </w:p>
        </w:tc>
        <w:tc>
          <w:tcPr>
            <w:tcW w:w="342" w:type="pct"/>
            <w:vMerge/>
            <w:vAlign w:val="center"/>
          </w:tcPr>
          <w:p w:rsidR="00015674" w:rsidRPr="00A5746B" w:rsidRDefault="00015674" w:rsidP="00895D64">
            <w:pPr>
              <w:jc w:val="left"/>
              <w:rPr>
                <w:rFonts w:eastAsia="Times New Roman"/>
                <w:sz w:val="20"/>
                <w:szCs w:val="20"/>
                <w:lang w:eastAsia="ru-RU"/>
              </w:rPr>
            </w:pPr>
          </w:p>
        </w:tc>
        <w:tc>
          <w:tcPr>
            <w:tcW w:w="398" w:type="pct"/>
            <w:vMerge/>
            <w:vAlign w:val="center"/>
          </w:tcPr>
          <w:p w:rsidR="00015674" w:rsidRPr="00A5746B" w:rsidRDefault="00015674" w:rsidP="00895D64">
            <w:pPr>
              <w:jc w:val="left"/>
              <w:rPr>
                <w:rFonts w:eastAsia="Times New Roman"/>
                <w:sz w:val="20"/>
                <w:szCs w:val="20"/>
                <w:lang w:eastAsia="ru-RU"/>
              </w:rPr>
            </w:pPr>
          </w:p>
        </w:tc>
        <w:tc>
          <w:tcPr>
            <w:tcW w:w="344" w:type="pct"/>
            <w:vMerge/>
            <w:vAlign w:val="center"/>
          </w:tcPr>
          <w:p w:rsidR="00015674" w:rsidRPr="00A5746B" w:rsidRDefault="00015674" w:rsidP="00895D64">
            <w:pPr>
              <w:jc w:val="left"/>
              <w:rPr>
                <w:rFonts w:eastAsia="Times New Roman"/>
                <w:sz w:val="20"/>
                <w:szCs w:val="20"/>
                <w:lang w:eastAsia="ru-RU"/>
              </w:rPr>
            </w:pPr>
          </w:p>
        </w:tc>
        <w:tc>
          <w:tcPr>
            <w:tcW w:w="374" w:type="pct"/>
            <w:vMerge/>
            <w:vAlign w:val="center"/>
          </w:tcPr>
          <w:p w:rsidR="00015674" w:rsidRPr="00A5746B" w:rsidRDefault="00015674" w:rsidP="00895D64">
            <w:pPr>
              <w:jc w:val="left"/>
              <w:rPr>
                <w:rFonts w:eastAsia="Times New Roman"/>
                <w:sz w:val="20"/>
                <w:szCs w:val="20"/>
                <w:lang w:eastAsia="ru-RU"/>
              </w:rPr>
            </w:pPr>
          </w:p>
        </w:tc>
        <w:tc>
          <w:tcPr>
            <w:tcW w:w="839" w:type="pct"/>
            <w:shd w:val="clear" w:color="auto" w:fill="auto"/>
          </w:tcPr>
          <w:p w:rsidR="00015674" w:rsidRPr="00A5746B" w:rsidRDefault="00015674" w:rsidP="00895D64">
            <w:pPr>
              <w:jc w:val="center"/>
              <w:rPr>
                <w:rFonts w:eastAsia="Times New Roman"/>
                <w:sz w:val="20"/>
                <w:szCs w:val="20"/>
                <w:lang w:eastAsia="ru-RU"/>
              </w:rPr>
            </w:pPr>
            <w:r w:rsidRPr="00A5746B">
              <w:rPr>
                <w:rFonts w:eastAsia="Times New Roman"/>
                <w:sz w:val="20"/>
                <w:szCs w:val="20"/>
                <w:lang w:eastAsia="ru-RU"/>
              </w:rPr>
              <w:t>Здания соцкультбыта</w:t>
            </w:r>
          </w:p>
        </w:tc>
        <w:tc>
          <w:tcPr>
            <w:tcW w:w="317" w:type="pct"/>
            <w:shd w:val="clear" w:color="auto" w:fill="auto"/>
            <w:noWrap/>
            <w:vAlign w:val="bottom"/>
          </w:tcPr>
          <w:p w:rsidR="00015674" w:rsidRPr="00A5746B" w:rsidRDefault="00015674" w:rsidP="00895D64">
            <w:pPr>
              <w:jc w:val="center"/>
              <w:rPr>
                <w:rFonts w:eastAsia="Times New Roman"/>
                <w:sz w:val="20"/>
                <w:szCs w:val="20"/>
                <w:lang w:eastAsia="ru-RU"/>
              </w:rPr>
            </w:pPr>
            <w:r w:rsidRPr="00A5746B">
              <w:rPr>
                <w:rFonts w:eastAsia="Times New Roman"/>
                <w:sz w:val="20"/>
                <w:szCs w:val="20"/>
                <w:lang w:eastAsia="ru-RU"/>
              </w:rPr>
              <w:t>1</w:t>
            </w:r>
          </w:p>
        </w:tc>
      </w:tr>
      <w:tr w:rsidR="00015674" w:rsidRPr="00A5746B" w:rsidTr="00015674">
        <w:trPr>
          <w:cantSplit/>
        </w:trPr>
        <w:tc>
          <w:tcPr>
            <w:tcW w:w="177" w:type="pct"/>
            <w:vMerge/>
            <w:vAlign w:val="center"/>
          </w:tcPr>
          <w:p w:rsidR="00015674" w:rsidRPr="00A5746B" w:rsidRDefault="00015674" w:rsidP="00895D64">
            <w:pPr>
              <w:jc w:val="left"/>
              <w:rPr>
                <w:rFonts w:eastAsia="Times New Roman"/>
                <w:sz w:val="20"/>
                <w:szCs w:val="20"/>
                <w:lang w:eastAsia="ru-RU"/>
              </w:rPr>
            </w:pPr>
          </w:p>
        </w:tc>
        <w:tc>
          <w:tcPr>
            <w:tcW w:w="438" w:type="pct"/>
            <w:vMerge/>
            <w:vAlign w:val="center"/>
          </w:tcPr>
          <w:p w:rsidR="00015674" w:rsidRPr="00A5746B" w:rsidRDefault="00015674" w:rsidP="00895D64">
            <w:pPr>
              <w:jc w:val="left"/>
              <w:rPr>
                <w:rFonts w:eastAsia="Times New Roman"/>
                <w:sz w:val="20"/>
                <w:szCs w:val="20"/>
                <w:lang w:eastAsia="ru-RU"/>
              </w:rPr>
            </w:pPr>
          </w:p>
        </w:tc>
        <w:tc>
          <w:tcPr>
            <w:tcW w:w="605" w:type="pct"/>
            <w:vMerge/>
            <w:vAlign w:val="center"/>
          </w:tcPr>
          <w:p w:rsidR="00015674" w:rsidRPr="00A5746B" w:rsidRDefault="00015674" w:rsidP="00895D64">
            <w:pPr>
              <w:jc w:val="left"/>
              <w:rPr>
                <w:rFonts w:eastAsia="Times New Roman"/>
                <w:sz w:val="20"/>
                <w:szCs w:val="20"/>
                <w:lang w:eastAsia="ru-RU"/>
              </w:rPr>
            </w:pPr>
          </w:p>
        </w:tc>
        <w:tc>
          <w:tcPr>
            <w:tcW w:w="419" w:type="pct"/>
            <w:vMerge/>
            <w:vAlign w:val="center"/>
          </w:tcPr>
          <w:p w:rsidR="00015674" w:rsidRPr="00A5746B" w:rsidRDefault="00015674" w:rsidP="00895D64">
            <w:pPr>
              <w:jc w:val="left"/>
              <w:rPr>
                <w:rFonts w:eastAsia="Times New Roman"/>
                <w:sz w:val="20"/>
                <w:szCs w:val="20"/>
                <w:lang w:eastAsia="ru-RU"/>
              </w:rPr>
            </w:pPr>
          </w:p>
        </w:tc>
        <w:tc>
          <w:tcPr>
            <w:tcW w:w="372" w:type="pct"/>
            <w:vMerge/>
            <w:vAlign w:val="center"/>
          </w:tcPr>
          <w:p w:rsidR="00015674" w:rsidRPr="00A5746B" w:rsidRDefault="00015674" w:rsidP="00895D64">
            <w:pPr>
              <w:jc w:val="left"/>
              <w:rPr>
                <w:rFonts w:eastAsia="Times New Roman"/>
                <w:sz w:val="20"/>
                <w:szCs w:val="20"/>
                <w:lang w:eastAsia="ru-RU"/>
              </w:rPr>
            </w:pPr>
          </w:p>
        </w:tc>
        <w:tc>
          <w:tcPr>
            <w:tcW w:w="375" w:type="pct"/>
            <w:vMerge/>
            <w:vAlign w:val="center"/>
          </w:tcPr>
          <w:p w:rsidR="00015674" w:rsidRPr="00A5746B" w:rsidRDefault="00015674" w:rsidP="00895D64">
            <w:pPr>
              <w:jc w:val="left"/>
              <w:rPr>
                <w:rFonts w:eastAsia="Times New Roman"/>
                <w:sz w:val="20"/>
                <w:szCs w:val="20"/>
                <w:lang w:eastAsia="ru-RU"/>
              </w:rPr>
            </w:pPr>
          </w:p>
        </w:tc>
        <w:tc>
          <w:tcPr>
            <w:tcW w:w="342" w:type="pct"/>
            <w:vMerge/>
            <w:vAlign w:val="center"/>
          </w:tcPr>
          <w:p w:rsidR="00015674" w:rsidRPr="00A5746B" w:rsidRDefault="00015674" w:rsidP="00895D64">
            <w:pPr>
              <w:jc w:val="left"/>
              <w:rPr>
                <w:rFonts w:eastAsia="Times New Roman"/>
                <w:sz w:val="20"/>
                <w:szCs w:val="20"/>
                <w:lang w:eastAsia="ru-RU"/>
              </w:rPr>
            </w:pPr>
          </w:p>
        </w:tc>
        <w:tc>
          <w:tcPr>
            <w:tcW w:w="398" w:type="pct"/>
            <w:vMerge/>
            <w:vAlign w:val="center"/>
          </w:tcPr>
          <w:p w:rsidR="00015674" w:rsidRPr="00A5746B" w:rsidRDefault="00015674" w:rsidP="00895D64">
            <w:pPr>
              <w:jc w:val="left"/>
              <w:rPr>
                <w:rFonts w:eastAsia="Times New Roman"/>
                <w:sz w:val="20"/>
                <w:szCs w:val="20"/>
                <w:lang w:eastAsia="ru-RU"/>
              </w:rPr>
            </w:pPr>
          </w:p>
        </w:tc>
        <w:tc>
          <w:tcPr>
            <w:tcW w:w="344" w:type="pct"/>
            <w:vMerge/>
            <w:vAlign w:val="center"/>
          </w:tcPr>
          <w:p w:rsidR="00015674" w:rsidRPr="00A5746B" w:rsidRDefault="00015674" w:rsidP="00895D64">
            <w:pPr>
              <w:jc w:val="left"/>
              <w:rPr>
                <w:rFonts w:eastAsia="Times New Roman"/>
                <w:sz w:val="20"/>
                <w:szCs w:val="20"/>
                <w:lang w:eastAsia="ru-RU"/>
              </w:rPr>
            </w:pPr>
          </w:p>
        </w:tc>
        <w:tc>
          <w:tcPr>
            <w:tcW w:w="374" w:type="pct"/>
            <w:vMerge/>
            <w:vAlign w:val="center"/>
          </w:tcPr>
          <w:p w:rsidR="00015674" w:rsidRPr="00A5746B" w:rsidRDefault="00015674" w:rsidP="00895D64">
            <w:pPr>
              <w:jc w:val="left"/>
              <w:rPr>
                <w:rFonts w:eastAsia="Times New Roman"/>
                <w:sz w:val="20"/>
                <w:szCs w:val="20"/>
                <w:lang w:eastAsia="ru-RU"/>
              </w:rPr>
            </w:pPr>
          </w:p>
        </w:tc>
        <w:tc>
          <w:tcPr>
            <w:tcW w:w="839" w:type="pct"/>
            <w:shd w:val="clear" w:color="auto" w:fill="auto"/>
          </w:tcPr>
          <w:p w:rsidR="00015674" w:rsidRPr="00A5746B" w:rsidRDefault="00015674" w:rsidP="00895D64">
            <w:pPr>
              <w:jc w:val="center"/>
              <w:rPr>
                <w:rFonts w:eastAsia="Times New Roman"/>
                <w:sz w:val="20"/>
                <w:szCs w:val="20"/>
                <w:lang w:eastAsia="ru-RU"/>
              </w:rPr>
            </w:pPr>
            <w:r w:rsidRPr="00A5746B">
              <w:rPr>
                <w:rFonts w:eastAsia="Times New Roman"/>
                <w:sz w:val="20"/>
                <w:szCs w:val="20"/>
                <w:lang w:eastAsia="ru-RU"/>
              </w:rPr>
              <w:t xml:space="preserve"> Прочие</w:t>
            </w:r>
          </w:p>
        </w:tc>
        <w:tc>
          <w:tcPr>
            <w:tcW w:w="317" w:type="pct"/>
            <w:shd w:val="clear" w:color="auto" w:fill="auto"/>
            <w:noWrap/>
            <w:vAlign w:val="bottom"/>
          </w:tcPr>
          <w:p w:rsidR="00015674" w:rsidRPr="00A5746B" w:rsidRDefault="00015674" w:rsidP="00895D64">
            <w:pPr>
              <w:jc w:val="left"/>
              <w:rPr>
                <w:rFonts w:eastAsia="Times New Roman"/>
                <w:sz w:val="20"/>
                <w:szCs w:val="20"/>
                <w:lang w:eastAsia="ru-RU"/>
              </w:rPr>
            </w:pPr>
            <w:r w:rsidRPr="00A5746B">
              <w:rPr>
                <w:rFonts w:eastAsia="Times New Roman"/>
                <w:sz w:val="20"/>
                <w:szCs w:val="20"/>
                <w:lang w:eastAsia="ru-RU"/>
              </w:rPr>
              <w:t> </w:t>
            </w:r>
          </w:p>
        </w:tc>
      </w:tr>
      <w:tr w:rsidR="00015674" w:rsidRPr="00A5746B" w:rsidTr="00015674">
        <w:trPr>
          <w:cantSplit/>
        </w:trPr>
        <w:tc>
          <w:tcPr>
            <w:tcW w:w="177" w:type="pct"/>
            <w:vMerge w:val="restart"/>
            <w:vAlign w:val="center"/>
          </w:tcPr>
          <w:p w:rsidR="00015674" w:rsidRPr="00A5746B" w:rsidRDefault="00015674" w:rsidP="00895D64">
            <w:pPr>
              <w:jc w:val="left"/>
              <w:rPr>
                <w:rFonts w:eastAsia="Times New Roman"/>
                <w:sz w:val="20"/>
                <w:szCs w:val="20"/>
                <w:lang w:eastAsia="ru-RU"/>
              </w:rPr>
            </w:pPr>
            <w:r w:rsidRPr="00A5746B">
              <w:rPr>
                <w:rFonts w:eastAsia="Times New Roman"/>
                <w:sz w:val="20"/>
                <w:szCs w:val="20"/>
                <w:lang w:eastAsia="ru-RU"/>
              </w:rPr>
              <w:t>7</w:t>
            </w:r>
          </w:p>
        </w:tc>
        <w:tc>
          <w:tcPr>
            <w:tcW w:w="438" w:type="pct"/>
            <w:vMerge w:val="restart"/>
            <w:vAlign w:val="center"/>
          </w:tcPr>
          <w:p w:rsidR="00015674" w:rsidRPr="00A5746B" w:rsidRDefault="00015674" w:rsidP="00015674">
            <w:pPr>
              <w:jc w:val="center"/>
              <w:rPr>
                <w:rFonts w:eastAsia="Times New Roman"/>
                <w:sz w:val="20"/>
                <w:szCs w:val="20"/>
                <w:lang w:eastAsia="ru-RU"/>
              </w:rPr>
            </w:pPr>
            <w:r w:rsidRPr="00A5746B">
              <w:rPr>
                <w:rFonts w:eastAsia="Times New Roman"/>
                <w:sz w:val="20"/>
                <w:szCs w:val="20"/>
                <w:lang w:eastAsia="ru-RU"/>
              </w:rPr>
              <w:t>д. Кыч</w:t>
            </w:r>
            <w:r w:rsidRPr="00A5746B">
              <w:rPr>
                <w:rFonts w:eastAsia="Times New Roman"/>
                <w:sz w:val="20"/>
                <w:szCs w:val="20"/>
                <w:lang w:eastAsia="ru-RU"/>
              </w:rPr>
              <w:t>и</w:t>
            </w:r>
            <w:r w:rsidRPr="00A5746B">
              <w:rPr>
                <w:rFonts w:eastAsia="Times New Roman"/>
                <w:sz w:val="20"/>
                <w:szCs w:val="20"/>
                <w:lang w:eastAsia="ru-RU"/>
              </w:rPr>
              <w:t>но,котельная</w:t>
            </w:r>
            <w:r w:rsidR="003F3107" w:rsidRPr="00A5746B">
              <w:rPr>
                <w:rFonts w:eastAsia="Times New Roman"/>
                <w:sz w:val="20"/>
                <w:szCs w:val="20"/>
                <w:lang w:eastAsia="ru-RU"/>
              </w:rPr>
              <w:t xml:space="preserve"> </w:t>
            </w:r>
            <w:r w:rsidRPr="00A5746B">
              <w:rPr>
                <w:rFonts w:eastAsia="Times New Roman"/>
                <w:sz w:val="20"/>
                <w:szCs w:val="20"/>
                <w:lang w:eastAsia="ru-RU"/>
              </w:rPr>
              <w:t>Кычинск</w:t>
            </w:r>
            <w:r w:rsidRPr="00A5746B">
              <w:rPr>
                <w:rFonts w:eastAsia="Times New Roman"/>
                <w:sz w:val="20"/>
                <w:szCs w:val="20"/>
                <w:lang w:eastAsia="ru-RU"/>
              </w:rPr>
              <w:t>о</w:t>
            </w:r>
            <w:r w:rsidRPr="00A5746B">
              <w:rPr>
                <w:rFonts w:eastAsia="Times New Roman"/>
                <w:sz w:val="20"/>
                <w:szCs w:val="20"/>
                <w:lang w:eastAsia="ru-RU"/>
              </w:rPr>
              <w:t>го филиала</w:t>
            </w:r>
          </w:p>
        </w:tc>
        <w:tc>
          <w:tcPr>
            <w:tcW w:w="605" w:type="pct"/>
            <w:vMerge w:val="restart"/>
            <w:vAlign w:val="center"/>
          </w:tcPr>
          <w:p w:rsidR="00015674" w:rsidRPr="00A5746B" w:rsidRDefault="00015674" w:rsidP="00015674">
            <w:pPr>
              <w:jc w:val="center"/>
              <w:rPr>
                <w:rFonts w:eastAsia="Times New Roman"/>
                <w:sz w:val="20"/>
                <w:szCs w:val="20"/>
                <w:lang w:eastAsia="ru-RU"/>
              </w:rPr>
            </w:pPr>
            <w:r w:rsidRPr="00A5746B">
              <w:rPr>
                <w:rFonts w:eastAsia="Times New Roman"/>
                <w:sz w:val="20"/>
                <w:szCs w:val="20"/>
                <w:lang w:eastAsia="ru-RU"/>
              </w:rPr>
              <w:t>МБУК "Центр развития культ</w:t>
            </w:r>
            <w:r w:rsidRPr="00A5746B">
              <w:rPr>
                <w:rFonts w:eastAsia="Times New Roman"/>
                <w:sz w:val="20"/>
                <w:szCs w:val="20"/>
                <w:lang w:eastAsia="ru-RU"/>
              </w:rPr>
              <w:t>у</w:t>
            </w:r>
            <w:r w:rsidRPr="00A5746B">
              <w:rPr>
                <w:rFonts w:eastAsia="Times New Roman"/>
                <w:sz w:val="20"/>
                <w:szCs w:val="20"/>
                <w:lang w:eastAsia="ru-RU"/>
              </w:rPr>
              <w:t>ры и туризма"</w:t>
            </w:r>
          </w:p>
        </w:tc>
        <w:tc>
          <w:tcPr>
            <w:tcW w:w="419" w:type="pct"/>
            <w:vMerge w:val="restart"/>
            <w:vAlign w:val="center"/>
          </w:tcPr>
          <w:p w:rsidR="00015674" w:rsidRPr="00A5746B" w:rsidRDefault="00015674" w:rsidP="00895D64">
            <w:pPr>
              <w:jc w:val="center"/>
              <w:rPr>
                <w:rFonts w:eastAsia="Times New Roman"/>
                <w:sz w:val="20"/>
                <w:szCs w:val="20"/>
                <w:lang w:eastAsia="ru-RU"/>
              </w:rPr>
            </w:pPr>
            <w:r w:rsidRPr="00A5746B">
              <w:rPr>
                <w:rFonts w:eastAsia="Times New Roman"/>
                <w:sz w:val="20"/>
                <w:szCs w:val="20"/>
                <w:lang w:eastAsia="ru-RU"/>
              </w:rPr>
              <w:t>1986</w:t>
            </w:r>
          </w:p>
        </w:tc>
        <w:tc>
          <w:tcPr>
            <w:tcW w:w="372" w:type="pct"/>
            <w:vMerge w:val="restart"/>
            <w:vAlign w:val="center"/>
          </w:tcPr>
          <w:p w:rsidR="00015674" w:rsidRPr="00A5746B" w:rsidRDefault="00015674" w:rsidP="00895D64">
            <w:pPr>
              <w:jc w:val="center"/>
              <w:rPr>
                <w:rFonts w:eastAsia="Times New Roman"/>
                <w:sz w:val="20"/>
                <w:szCs w:val="20"/>
                <w:lang w:eastAsia="ru-RU"/>
              </w:rPr>
            </w:pPr>
            <w:r w:rsidRPr="00A5746B">
              <w:rPr>
                <w:rFonts w:eastAsia="Times New Roman"/>
                <w:sz w:val="20"/>
                <w:szCs w:val="20"/>
                <w:lang w:eastAsia="ru-RU"/>
              </w:rPr>
              <w:t>-</w:t>
            </w:r>
          </w:p>
        </w:tc>
        <w:tc>
          <w:tcPr>
            <w:tcW w:w="375" w:type="pct"/>
            <w:vMerge w:val="restart"/>
            <w:vAlign w:val="center"/>
          </w:tcPr>
          <w:p w:rsidR="00015674" w:rsidRPr="00A5746B" w:rsidRDefault="00015674" w:rsidP="00895D64">
            <w:pPr>
              <w:jc w:val="center"/>
              <w:rPr>
                <w:rFonts w:eastAsia="Times New Roman"/>
                <w:sz w:val="20"/>
                <w:szCs w:val="20"/>
                <w:lang w:eastAsia="ru-RU"/>
              </w:rPr>
            </w:pPr>
            <w:r w:rsidRPr="00A5746B">
              <w:rPr>
                <w:rFonts w:eastAsia="Times New Roman"/>
                <w:sz w:val="20"/>
                <w:szCs w:val="20"/>
                <w:lang w:eastAsia="ru-RU"/>
              </w:rPr>
              <w:t>0,075</w:t>
            </w:r>
          </w:p>
        </w:tc>
        <w:tc>
          <w:tcPr>
            <w:tcW w:w="342" w:type="pct"/>
            <w:vMerge w:val="restart"/>
            <w:vAlign w:val="center"/>
          </w:tcPr>
          <w:p w:rsidR="00015674" w:rsidRPr="00A5746B" w:rsidRDefault="00015674" w:rsidP="00895D64">
            <w:pPr>
              <w:jc w:val="center"/>
              <w:rPr>
                <w:rFonts w:eastAsia="Times New Roman"/>
                <w:sz w:val="20"/>
                <w:szCs w:val="20"/>
                <w:lang w:eastAsia="ru-RU"/>
              </w:rPr>
            </w:pPr>
            <w:r w:rsidRPr="00A5746B">
              <w:rPr>
                <w:rFonts w:eastAsia="Times New Roman"/>
                <w:sz w:val="20"/>
                <w:szCs w:val="20"/>
                <w:lang w:eastAsia="ru-RU"/>
              </w:rPr>
              <w:t>0,075</w:t>
            </w:r>
          </w:p>
        </w:tc>
        <w:tc>
          <w:tcPr>
            <w:tcW w:w="398" w:type="pct"/>
            <w:vMerge w:val="restart"/>
            <w:vAlign w:val="center"/>
          </w:tcPr>
          <w:p w:rsidR="00015674" w:rsidRPr="00A5746B" w:rsidRDefault="00015674" w:rsidP="00895D64">
            <w:pPr>
              <w:jc w:val="center"/>
              <w:rPr>
                <w:rFonts w:eastAsia="Times New Roman"/>
                <w:sz w:val="20"/>
                <w:szCs w:val="20"/>
                <w:lang w:eastAsia="ru-RU"/>
              </w:rPr>
            </w:pPr>
            <w:r w:rsidRPr="00A5746B">
              <w:rPr>
                <w:rFonts w:eastAsia="Times New Roman"/>
                <w:sz w:val="20"/>
                <w:szCs w:val="20"/>
                <w:lang w:eastAsia="ru-RU"/>
              </w:rPr>
              <w:t>нет</w:t>
            </w:r>
          </w:p>
        </w:tc>
        <w:tc>
          <w:tcPr>
            <w:tcW w:w="344" w:type="pct"/>
            <w:vMerge w:val="restart"/>
            <w:vAlign w:val="center"/>
          </w:tcPr>
          <w:p w:rsidR="00015674" w:rsidRPr="00A5746B" w:rsidRDefault="00015674" w:rsidP="00895D64">
            <w:pPr>
              <w:jc w:val="center"/>
              <w:rPr>
                <w:rFonts w:eastAsia="Times New Roman"/>
                <w:sz w:val="20"/>
                <w:szCs w:val="20"/>
                <w:lang w:eastAsia="ru-RU"/>
              </w:rPr>
            </w:pPr>
            <w:r w:rsidRPr="00A5746B">
              <w:rPr>
                <w:rFonts w:eastAsia="Times New Roman"/>
                <w:sz w:val="20"/>
                <w:szCs w:val="20"/>
                <w:lang w:eastAsia="ru-RU"/>
              </w:rPr>
              <w:t>уголь</w:t>
            </w:r>
          </w:p>
        </w:tc>
        <w:tc>
          <w:tcPr>
            <w:tcW w:w="374" w:type="pct"/>
            <w:vMerge w:val="restart"/>
            <w:vAlign w:val="center"/>
          </w:tcPr>
          <w:p w:rsidR="00015674" w:rsidRPr="00A5746B" w:rsidRDefault="00015674" w:rsidP="00895D64">
            <w:pPr>
              <w:jc w:val="center"/>
              <w:rPr>
                <w:rFonts w:eastAsia="Times New Roman"/>
                <w:sz w:val="20"/>
                <w:szCs w:val="20"/>
                <w:lang w:eastAsia="ru-RU"/>
              </w:rPr>
            </w:pPr>
            <w:r w:rsidRPr="00A5746B">
              <w:rPr>
                <w:rFonts w:eastAsia="Times New Roman"/>
                <w:sz w:val="20"/>
                <w:szCs w:val="20"/>
                <w:lang w:eastAsia="ru-RU"/>
              </w:rPr>
              <w:t>нет</w:t>
            </w:r>
          </w:p>
        </w:tc>
        <w:tc>
          <w:tcPr>
            <w:tcW w:w="839" w:type="pct"/>
            <w:shd w:val="clear" w:color="auto" w:fill="auto"/>
          </w:tcPr>
          <w:p w:rsidR="00015674" w:rsidRPr="00A5746B" w:rsidRDefault="00015674" w:rsidP="00895D64">
            <w:pPr>
              <w:jc w:val="center"/>
              <w:rPr>
                <w:rFonts w:eastAsia="Times New Roman"/>
                <w:sz w:val="20"/>
                <w:szCs w:val="20"/>
                <w:lang w:eastAsia="ru-RU"/>
              </w:rPr>
            </w:pPr>
            <w:r w:rsidRPr="00A5746B">
              <w:rPr>
                <w:rFonts w:eastAsia="Times New Roman"/>
                <w:sz w:val="20"/>
                <w:szCs w:val="20"/>
                <w:lang w:eastAsia="ru-RU"/>
              </w:rPr>
              <w:t>Жилые здания</w:t>
            </w:r>
          </w:p>
        </w:tc>
        <w:tc>
          <w:tcPr>
            <w:tcW w:w="317" w:type="pct"/>
            <w:shd w:val="clear" w:color="auto" w:fill="auto"/>
            <w:noWrap/>
            <w:vAlign w:val="bottom"/>
          </w:tcPr>
          <w:p w:rsidR="00015674" w:rsidRPr="00A5746B" w:rsidRDefault="00015674" w:rsidP="00895D64">
            <w:pPr>
              <w:jc w:val="left"/>
              <w:rPr>
                <w:rFonts w:eastAsia="Times New Roman"/>
                <w:sz w:val="20"/>
                <w:szCs w:val="20"/>
                <w:lang w:eastAsia="ru-RU"/>
              </w:rPr>
            </w:pPr>
            <w:r w:rsidRPr="00A5746B">
              <w:rPr>
                <w:rFonts w:eastAsia="Times New Roman"/>
                <w:sz w:val="20"/>
                <w:szCs w:val="20"/>
                <w:lang w:eastAsia="ru-RU"/>
              </w:rPr>
              <w:t> </w:t>
            </w:r>
          </w:p>
        </w:tc>
      </w:tr>
      <w:tr w:rsidR="00015674" w:rsidRPr="00A5746B" w:rsidTr="00015674">
        <w:trPr>
          <w:cantSplit/>
        </w:trPr>
        <w:tc>
          <w:tcPr>
            <w:tcW w:w="177" w:type="pct"/>
            <w:vMerge/>
            <w:vAlign w:val="center"/>
          </w:tcPr>
          <w:p w:rsidR="00015674" w:rsidRPr="00A5746B" w:rsidRDefault="00015674" w:rsidP="00895D64">
            <w:pPr>
              <w:jc w:val="left"/>
              <w:rPr>
                <w:rFonts w:eastAsia="Times New Roman"/>
                <w:sz w:val="20"/>
                <w:szCs w:val="20"/>
                <w:lang w:eastAsia="ru-RU"/>
              </w:rPr>
            </w:pPr>
          </w:p>
        </w:tc>
        <w:tc>
          <w:tcPr>
            <w:tcW w:w="438" w:type="pct"/>
            <w:vMerge/>
            <w:vAlign w:val="center"/>
          </w:tcPr>
          <w:p w:rsidR="00015674" w:rsidRPr="00A5746B" w:rsidRDefault="00015674" w:rsidP="00895D64">
            <w:pPr>
              <w:jc w:val="left"/>
              <w:rPr>
                <w:rFonts w:eastAsia="Times New Roman"/>
                <w:sz w:val="20"/>
                <w:szCs w:val="20"/>
                <w:lang w:eastAsia="ru-RU"/>
              </w:rPr>
            </w:pPr>
          </w:p>
        </w:tc>
        <w:tc>
          <w:tcPr>
            <w:tcW w:w="605" w:type="pct"/>
            <w:vMerge/>
            <w:vAlign w:val="center"/>
          </w:tcPr>
          <w:p w:rsidR="00015674" w:rsidRPr="00A5746B" w:rsidRDefault="00015674" w:rsidP="00895D64">
            <w:pPr>
              <w:jc w:val="left"/>
              <w:rPr>
                <w:rFonts w:eastAsia="Times New Roman"/>
                <w:sz w:val="20"/>
                <w:szCs w:val="20"/>
                <w:lang w:eastAsia="ru-RU"/>
              </w:rPr>
            </w:pPr>
          </w:p>
        </w:tc>
        <w:tc>
          <w:tcPr>
            <w:tcW w:w="419" w:type="pct"/>
            <w:vMerge/>
            <w:vAlign w:val="center"/>
          </w:tcPr>
          <w:p w:rsidR="00015674" w:rsidRPr="00A5746B" w:rsidRDefault="00015674" w:rsidP="00895D64">
            <w:pPr>
              <w:jc w:val="left"/>
              <w:rPr>
                <w:rFonts w:eastAsia="Times New Roman"/>
                <w:sz w:val="20"/>
                <w:szCs w:val="20"/>
                <w:lang w:eastAsia="ru-RU"/>
              </w:rPr>
            </w:pPr>
          </w:p>
        </w:tc>
        <w:tc>
          <w:tcPr>
            <w:tcW w:w="372" w:type="pct"/>
            <w:vMerge/>
            <w:vAlign w:val="center"/>
          </w:tcPr>
          <w:p w:rsidR="00015674" w:rsidRPr="00A5746B" w:rsidRDefault="00015674" w:rsidP="00895D64">
            <w:pPr>
              <w:jc w:val="left"/>
              <w:rPr>
                <w:rFonts w:eastAsia="Times New Roman"/>
                <w:sz w:val="20"/>
                <w:szCs w:val="20"/>
                <w:lang w:eastAsia="ru-RU"/>
              </w:rPr>
            </w:pPr>
          </w:p>
        </w:tc>
        <w:tc>
          <w:tcPr>
            <w:tcW w:w="375" w:type="pct"/>
            <w:vMerge/>
            <w:vAlign w:val="center"/>
          </w:tcPr>
          <w:p w:rsidR="00015674" w:rsidRPr="00A5746B" w:rsidRDefault="00015674" w:rsidP="00895D64">
            <w:pPr>
              <w:jc w:val="left"/>
              <w:rPr>
                <w:rFonts w:eastAsia="Times New Roman"/>
                <w:sz w:val="20"/>
                <w:szCs w:val="20"/>
                <w:lang w:eastAsia="ru-RU"/>
              </w:rPr>
            </w:pPr>
          </w:p>
        </w:tc>
        <w:tc>
          <w:tcPr>
            <w:tcW w:w="342" w:type="pct"/>
            <w:vMerge/>
            <w:vAlign w:val="center"/>
          </w:tcPr>
          <w:p w:rsidR="00015674" w:rsidRPr="00A5746B" w:rsidRDefault="00015674" w:rsidP="00895D64">
            <w:pPr>
              <w:jc w:val="left"/>
              <w:rPr>
                <w:rFonts w:eastAsia="Times New Roman"/>
                <w:sz w:val="20"/>
                <w:szCs w:val="20"/>
                <w:lang w:eastAsia="ru-RU"/>
              </w:rPr>
            </w:pPr>
          </w:p>
        </w:tc>
        <w:tc>
          <w:tcPr>
            <w:tcW w:w="398" w:type="pct"/>
            <w:vMerge/>
            <w:vAlign w:val="center"/>
          </w:tcPr>
          <w:p w:rsidR="00015674" w:rsidRPr="00A5746B" w:rsidRDefault="00015674" w:rsidP="00895D64">
            <w:pPr>
              <w:jc w:val="left"/>
              <w:rPr>
                <w:rFonts w:eastAsia="Times New Roman"/>
                <w:sz w:val="20"/>
                <w:szCs w:val="20"/>
                <w:lang w:eastAsia="ru-RU"/>
              </w:rPr>
            </w:pPr>
          </w:p>
        </w:tc>
        <w:tc>
          <w:tcPr>
            <w:tcW w:w="344" w:type="pct"/>
            <w:vMerge/>
            <w:vAlign w:val="center"/>
          </w:tcPr>
          <w:p w:rsidR="00015674" w:rsidRPr="00A5746B" w:rsidRDefault="00015674" w:rsidP="00895D64">
            <w:pPr>
              <w:jc w:val="left"/>
              <w:rPr>
                <w:rFonts w:eastAsia="Times New Roman"/>
                <w:sz w:val="20"/>
                <w:szCs w:val="20"/>
                <w:lang w:eastAsia="ru-RU"/>
              </w:rPr>
            </w:pPr>
          </w:p>
        </w:tc>
        <w:tc>
          <w:tcPr>
            <w:tcW w:w="374" w:type="pct"/>
            <w:vMerge/>
            <w:vAlign w:val="center"/>
          </w:tcPr>
          <w:p w:rsidR="00015674" w:rsidRPr="00A5746B" w:rsidRDefault="00015674" w:rsidP="00895D64">
            <w:pPr>
              <w:jc w:val="left"/>
              <w:rPr>
                <w:rFonts w:eastAsia="Times New Roman"/>
                <w:sz w:val="20"/>
                <w:szCs w:val="20"/>
                <w:lang w:eastAsia="ru-RU"/>
              </w:rPr>
            </w:pPr>
          </w:p>
        </w:tc>
        <w:tc>
          <w:tcPr>
            <w:tcW w:w="839" w:type="pct"/>
            <w:shd w:val="clear" w:color="auto" w:fill="auto"/>
          </w:tcPr>
          <w:p w:rsidR="00015674" w:rsidRPr="00A5746B" w:rsidRDefault="00015674" w:rsidP="00895D64">
            <w:pPr>
              <w:jc w:val="center"/>
              <w:rPr>
                <w:rFonts w:eastAsia="Times New Roman"/>
                <w:sz w:val="20"/>
                <w:szCs w:val="20"/>
                <w:lang w:eastAsia="ru-RU"/>
              </w:rPr>
            </w:pPr>
            <w:r w:rsidRPr="00A5746B">
              <w:rPr>
                <w:rFonts w:eastAsia="Times New Roman"/>
                <w:sz w:val="20"/>
                <w:szCs w:val="20"/>
                <w:lang w:eastAsia="ru-RU"/>
              </w:rPr>
              <w:t xml:space="preserve"> Детские учреждения</w:t>
            </w:r>
          </w:p>
        </w:tc>
        <w:tc>
          <w:tcPr>
            <w:tcW w:w="317" w:type="pct"/>
            <w:shd w:val="clear" w:color="auto" w:fill="auto"/>
            <w:noWrap/>
            <w:vAlign w:val="bottom"/>
          </w:tcPr>
          <w:p w:rsidR="00015674" w:rsidRPr="00A5746B" w:rsidRDefault="00015674" w:rsidP="00895D64">
            <w:pPr>
              <w:jc w:val="left"/>
              <w:rPr>
                <w:rFonts w:eastAsia="Times New Roman"/>
                <w:sz w:val="20"/>
                <w:szCs w:val="20"/>
                <w:lang w:eastAsia="ru-RU"/>
              </w:rPr>
            </w:pPr>
            <w:r w:rsidRPr="00A5746B">
              <w:rPr>
                <w:rFonts w:eastAsia="Times New Roman"/>
                <w:sz w:val="20"/>
                <w:szCs w:val="20"/>
                <w:lang w:eastAsia="ru-RU"/>
              </w:rPr>
              <w:t> </w:t>
            </w:r>
          </w:p>
        </w:tc>
      </w:tr>
      <w:tr w:rsidR="00015674" w:rsidRPr="00A5746B" w:rsidTr="00015674">
        <w:trPr>
          <w:cantSplit/>
        </w:trPr>
        <w:tc>
          <w:tcPr>
            <w:tcW w:w="177" w:type="pct"/>
            <w:vMerge/>
            <w:vAlign w:val="center"/>
          </w:tcPr>
          <w:p w:rsidR="00015674" w:rsidRPr="00A5746B" w:rsidRDefault="00015674" w:rsidP="00895D64">
            <w:pPr>
              <w:jc w:val="left"/>
              <w:rPr>
                <w:rFonts w:eastAsia="Times New Roman"/>
                <w:sz w:val="20"/>
                <w:szCs w:val="20"/>
                <w:lang w:eastAsia="ru-RU"/>
              </w:rPr>
            </w:pPr>
          </w:p>
        </w:tc>
        <w:tc>
          <w:tcPr>
            <w:tcW w:w="438" w:type="pct"/>
            <w:vMerge/>
            <w:vAlign w:val="center"/>
          </w:tcPr>
          <w:p w:rsidR="00015674" w:rsidRPr="00A5746B" w:rsidRDefault="00015674" w:rsidP="00895D64">
            <w:pPr>
              <w:jc w:val="left"/>
              <w:rPr>
                <w:rFonts w:eastAsia="Times New Roman"/>
                <w:sz w:val="20"/>
                <w:szCs w:val="20"/>
                <w:lang w:eastAsia="ru-RU"/>
              </w:rPr>
            </w:pPr>
          </w:p>
        </w:tc>
        <w:tc>
          <w:tcPr>
            <w:tcW w:w="605" w:type="pct"/>
            <w:vMerge/>
            <w:vAlign w:val="center"/>
          </w:tcPr>
          <w:p w:rsidR="00015674" w:rsidRPr="00A5746B" w:rsidRDefault="00015674" w:rsidP="00895D64">
            <w:pPr>
              <w:jc w:val="left"/>
              <w:rPr>
                <w:rFonts w:eastAsia="Times New Roman"/>
                <w:sz w:val="20"/>
                <w:szCs w:val="20"/>
                <w:lang w:eastAsia="ru-RU"/>
              </w:rPr>
            </w:pPr>
          </w:p>
        </w:tc>
        <w:tc>
          <w:tcPr>
            <w:tcW w:w="419" w:type="pct"/>
            <w:vMerge/>
            <w:vAlign w:val="center"/>
          </w:tcPr>
          <w:p w:rsidR="00015674" w:rsidRPr="00A5746B" w:rsidRDefault="00015674" w:rsidP="00895D64">
            <w:pPr>
              <w:jc w:val="left"/>
              <w:rPr>
                <w:rFonts w:eastAsia="Times New Roman"/>
                <w:sz w:val="20"/>
                <w:szCs w:val="20"/>
                <w:lang w:eastAsia="ru-RU"/>
              </w:rPr>
            </w:pPr>
          </w:p>
        </w:tc>
        <w:tc>
          <w:tcPr>
            <w:tcW w:w="372" w:type="pct"/>
            <w:vMerge/>
            <w:vAlign w:val="center"/>
          </w:tcPr>
          <w:p w:rsidR="00015674" w:rsidRPr="00A5746B" w:rsidRDefault="00015674" w:rsidP="00895D64">
            <w:pPr>
              <w:jc w:val="left"/>
              <w:rPr>
                <w:rFonts w:eastAsia="Times New Roman"/>
                <w:sz w:val="20"/>
                <w:szCs w:val="20"/>
                <w:lang w:eastAsia="ru-RU"/>
              </w:rPr>
            </w:pPr>
          </w:p>
        </w:tc>
        <w:tc>
          <w:tcPr>
            <w:tcW w:w="375" w:type="pct"/>
            <w:vMerge/>
            <w:vAlign w:val="center"/>
          </w:tcPr>
          <w:p w:rsidR="00015674" w:rsidRPr="00A5746B" w:rsidRDefault="00015674" w:rsidP="00895D64">
            <w:pPr>
              <w:jc w:val="left"/>
              <w:rPr>
                <w:rFonts w:eastAsia="Times New Roman"/>
                <w:sz w:val="20"/>
                <w:szCs w:val="20"/>
                <w:lang w:eastAsia="ru-RU"/>
              </w:rPr>
            </w:pPr>
          </w:p>
        </w:tc>
        <w:tc>
          <w:tcPr>
            <w:tcW w:w="342" w:type="pct"/>
            <w:vMerge/>
            <w:vAlign w:val="center"/>
          </w:tcPr>
          <w:p w:rsidR="00015674" w:rsidRPr="00A5746B" w:rsidRDefault="00015674" w:rsidP="00895D64">
            <w:pPr>
              <w:jc w:val="left"/>
              <w:rPr>
                <w:rFonts w:eastAsia="Times New Roman"/>
                <w:sz w:val="20"/>
                <w:szCs w:val="20"/>
                <w:lang w:eastAsia="ru-RU"/>
              </w:rPr>
            </w:pPr>
          </w:p>
        </w:tc>
        <w:tc>
          <w:tcPr>
            <w:tcW w:w="398" w:type="pct"/>
            <w:vMerge/>
            <w:vAlign w:val="center"/>
          </w:tcPr>
          <w:p w:rsidR="00015674" w:rsidRPr="00A5746B" w:rsidRDefault="00015674" w:rsidP="00895D64">
            <w:pPr>
              <w:jc w:val="left"/>
              <w:rPr>
                <w:rFonts w:eastAsia="Times New Roman"/>
                <w:sz w:val="20"/>
                <w:szCs w:val="20"/>
                <w:lang w:eastAsia="ru-RU"/>
              </w:rPr>
            </w:pPr>
          </w:p>
        </w:tc>
        <w:tc>
          <w:tcPr>
            <w:tcW w:w="344" w:type="pct"/>
            <w:vMerge/>
            <w:vAlign w:val="center"/>
          </w:tcPr>
          <w:p w:rsidR="00015674" w:rsidRPr="00A5746B" w:rsidRDefault="00015674" w:rsidP="00895D64">
            <w:pPr>
              <w:jc w:val="left"/>
              <w:rPr>
                <w:rFonts w:eastAsia="Times New Roman"/>
                <w:sz w:val="20"/>
                <w:szCs w:val="20"/>
                <w:lang w:eastAsia="ru-RU"/>
              </w:rPr>
            </w:pPr>
          </w:p>
        </w:tc>
        <w:tc>
          <w:tcPr>
            <w:tcW w:w="374" w:type="pct"/>
            <w:vMerge/>
            <w:vAlign w:val="center"/>
          </w:tcPr>
          <w:p w:rsidR="00015674" w:rsidRPr="00A5746B" w:rsidRDefault="00015674" w:rsidP="00895D64">
            <w:pPr>
              <w:jc w:val="left"/>
              <w:rPr>
                <w:rFonts w:eastAsia="Times New Roman"/>
                <w:sz w:val="20"/>
                <w:szCs w:val="20"/>
                <w:lang w:eastAsia="ru-RU"/>
              </w:rPr>
            </w:pPr>
          </w:p>
        </w:tc>
        <w:tc>
          <w:tcPr>
            <w:tcW w:w="839" w:type="pct"/>
            <w:shd w:val="clear" w:color="auto" w:fill="auto"/>
          </w:tcPr>
          <w:p w:rsidR="00015674" w:rsidRPr="00A5746B" w:rsidRDefault="00015674" w:rsidP="00895D64">
            <w:pPr>
              <w:jc w:val="center"/>
              <w:rPr>
                <w:rFonts w:eastAsia="Times New Roman"/>
                <w:sz w:val="20"/>
                <w:szCs w:val="20"/>
                <w:lang w:eastAsia="ru-RU"/>
              </w:rPr>
            </w:pPr>
            <w:r w:rsidRPr="00A5746B">
              <w:rPr>
                <w:rFonts w:eastAsia="Times New Roman"/>
                <w:sz w:val="20"/>
                <w:szCs w:val="20"/>
                <w:lang w:eastAsia="ru-RU"/>
              </w:rPr>
              <w:t>Учебные учреждения</w:t>
            </w:r>
          </w:p>
        </w:tc>
        <w:tc>
          <w:tcPr>
            <w:tcW w:w="317" w:type="pct"/>
            <w:shd w:val="clear" w:color="auto" w:fill="auto"/>
            <w:noWrap/>
            <w:vAlign w:val="bottom"/>
          </w:tcPr>
          <w:p w:rsidR="00015674" w:rsidRPr="00A5746B" w:rsidRDefault="00015674" w:rsidP="00895D64">
            <w:pPr>
              <w:jc w:val="left"/>
              <w:rPr>
                <w:rFonts w:eastAsia="Times New Roman"/>
                <w:sz w:val="20"/>
                <w:szCs w:val="20"/>
                <w:lang w:eastAsia="ru-RU"/>
              </w:rPr>
            </w:pPr>
            <w:r w:rsidRPr="00A5746B">
              <w:rPr>
                <w:rFonts w:eastAsia="Times New Roman"/>
                <w:sz w:val="20"/>
                <w:szCs w:val="20"/>
                <w:lang w:eastAsia="ru-RU"/>
              </w:rPr>
              <w:t> </w:t>
            </w:r>
          </w:p>
        </w:tc>
      </w:tr>
      <w:tr w:rsidR="00015674" w:rsidRPr="00A5746B" w:rsidTr="00015674">
        <w:trPr>
          <w:cantSplit/>
        </w:trPr>
        <w:tc>
          <w:tcPr>
            <w:tcW w:w="177" w:type="pct"/>
            <w:vMerge/>
            <w:vAlign w:val="center"/>
          </w:tcPr>
          <w:p w:rsidR="00015674" w:rsidRPr="00A5746B" w:rsidRDefault="00015674" w:rsidP="00895D64">
            <w:pPr>
              <w:jc w:val="left"/>
              <w:rPr>
                <w:rFonts w:eastAsia="Times New Roman"/>
                <w:sz w:val="20"/>
                <w:szCs w:val="20"/>
                <w:lang w:eastAsia="ru-RU"/>
              </w:rPr>
            </w:pPr>
          </w:p>
        </w:tc>
        <w:tc>
          <w:tcPr>
            <w:tcW w:w="438" w:type="pct"/>
            <w:vMerge/>
            <w:vAlign w:val="center"/>
          </w:tcPr>
          <w:p w:rsidR="00015674" w:rsidRPr="00A5746B" w:rsidRDefault="00015674" w:rsidP="00895D64">
            <w:pPr>
              <w:jc w:val="left"/>
              <w:rPr>
                <w:rFonts w:eastAsia="Times New Roman"/>
                <w:sz w:val="20"/>
                <w:szCs w:val="20"/>
                <w:lang w:eastAsia="ru-RU"/>
              </w:rPr>
            </w:pPr>
          </w:p>
        </w:tc>
        <w:tc>
          <w:tcPr>
            <w:tcW w:w="605" w:type="pct"/>
            <w:vMerge/>
            <w:vAlign w:val="center"/>
          </w:tcPr>
          <w:p w:rsidR="00015674" w:rsidRPr="00A5746B" w:rsidRDefault="00015674" w:rsidP="00895D64">
            <w:pPr>
              <w:jc w:val="left"/>
              <w:rPr>
                <w:rFonts w:eastAsia="Times New Roman"/>
                <w:sz w:val="20"/>
                <w:szCs w:val="20"/>
                <w:lang w:eastAsia="ru-RU"/>
              </w:rPr>
            </w:pPr>
          </w:p>
        </w:tc>
        <w:tc>
          <w:tcPr>
            <w:tcW w:w="419" w:type="pct"/>
            <w:vMerge/>
            <w:vAlign w:val="center"/>
          </w:tcPr>
          <w:p w:rsidR="00015674" w:rsidRPr="00A5746B" w:rsidRDefault="00015674" w:rsidP="00895D64">
            <w:pPr>
              <w:jc w:val="left"/>
              <w:rPr>
                <w:rFonts w:eastAsia="Times New Roman"/>
                <w:sz w:val="20"/>
                <w:szCs w:val="20"/>
                <w:lang w:eastAsia="ru-RU"/>
              </w:rPr>
            </w:pPr>
          </w:p>
        </w:tc>
        <w:tc>
          <w:tcPr>
            <w:tcW w:w="372" w:type="pct"/>
            <w:vMerge/>
            <w:vAlign w:val="center"/>
          </w:tcPr>
          <w:p w:rsidR="00015674" w:rsidRPr="00A5746B" w:rsidRDefault="00015674" w:rsidP="00895D64">
            <w:pPr>
              <w:jc w:val="left"/>
              <w:rPr>
                <w:rFonts w:eastAsia="Times New Roman"/>
                <w:sz w:val="20"/>
                <w:szCs w:val="20"/>
                <w:lang w:eastAsia="ru-RU"/>
              </w:rPr>
            </w:pPr>
          </w:p>
        </w:tc>
        <w:tc>
          <w:tcPr>
            <w:tcW w:w="375" w:type="pct"/>
            <w:vMerge/>
            <w:vAlign w:val="center"/>
          </w:tcPr>
          <w:p w:rsidR="00015674" w:rsidRPr="00A5746B" w:rsidRDefault="00015674" w:rsidP="00895D64">
            <w:pPr>
              <w:jc w:val="left"/>
              <w:rPr>
                <w:rFonts w:eastAsia="Times New Roman"/>
                <w:sz w:val="20"/>
                <w:szCs w:val="20"/>
                <w:lang w:eastAsia="ru-RU"/>
              </w:rPr>
            </w:pPr>
          </w:p>
        </w:tc>
        <w:tc>
          <w:tcPr>
            <w:tcW w:w="342" w:type="pct"/>
            <w:vMerge/>
            <w:vAlign w:val="center"/>
          </w:tcPr>
          <w:p w:rsidR="00015674" w:rsidRPr="00A5746B" w:rsidRDefault="00015674" w:rsidP="00895D64">
            <w:pPr>
              <w:jc w:val="left"/>
              <w:rPr>
                <w:rFonts w:eastAsia="Times New Roman"/>
                <w:sz w:val="20"/>
                <w:szCs w:val="20"/>
                <w:lang w:eastAsia="ru-RU"/>
              </w:rPr>
            </w:pPr>
          </w:p>
        </w:tc>
        <w:tc>
          <w:tcPr>
            <w:tcW w:w="398" w:type="pct"/>
            <w:vMerge/>
            <w:vAlign w:val="center"/>
          </w:tcPr>
          <w:p w:rsidR="00015674" w:rsidRPr="00A5746B" w:rsidRDefault="00015674" w:rsidP="00895D64">
            <w:pPr>
              <w:jc w:val="left"/>
              <w:rPr>
                <w:rFonts w:eastAsia="Times New Roman"/>
                <w:sz w:val="20"/>
                <w:szCs w:val="20"/>
                <w:lang w:eastAsia="ru-RU"/>
              </w:rPr>
            </w:pPr>
          </w:p>
        </w:tc>
        <w:tc>
          <w:tcPr>
            <w:tcW w:w="344" w:type="pct"/>
            <w:vMerge/>
            <w:vAlign w:val="center"/>
          </w:tcPr>
          <w:p w:rsidR="00015674" w:rsidRPr="00A5746B" w:rsidRDefault="00015674" w:rsidP="00895D64">
            <w:pPr>
              <w:jc w:val="left"/>
              <w:rPr>
                <w:rFonts w:eastAsia="Times New Roman"/>
                <w:sz w:val="20"/>
                <w:szCs w:val="20"/>
                <w:lang w:eastAsia="ru-RU"/>
              </w:rPr>
            </w:pPr>
          </w:p>
        </w:tc>
        <w:tc>
          <w:tcPr>
            <w:tcW w:w="374" w:type="pct"/>
            <w:vMerge/>
            <w:vAlign w:val="center"/>
          </w:tcPr>
          <w:p w:rsidR="00015674" w:rsidRPr="00A5746B" w:rsidRDefault="00015674" w:rsidP="00895D64">
            <w:pPr>
              <w:jc w:val="left"/>
              <w:rPr>
                <w:rFonts w:eastAsia="Times New Roman"/>
                <w:sz w:val="20"/>
                <w:szCs w:val="20"/>
                <w:lang w:eastAsia="ru-RU"/>
              </w:rPr>
            </w:pPr>
          </w:p>
        </w:tc>
        <w:tc>
          <w:tcPr>
            <w:tcW w:w="839" w:type="pct"/>
            <w:shd w:val="clear" w:color="auto" w:fill="auto"/>
          </w:tcPr>
          <w:p w:rsidR="00015674" w:rsidRPr="00A5746B" w:rsidRDefault="00015674" w:rsidP="00895D64">
            <w:pPr>
              <w:jc w:val="center"/>
              <w:rPr>
                <w:rFonts w:eastAsia="Times New Roman"/>
                <w:sz w:val="20"/>
                <w:szCs w:val="20"/>
                <w:lang w:eastAsia="ru-RU"/>
              </w:rPr>
            </w:pPr>
            <w:r w:rsidRPr="00A5746B">
              <w:rPr>
                <w:rFonts w:eastAsia="Times New Roman"/>
                <w:sz w:val="20"/>
                <w:szCs w:val="20"/>
                <w:lang w:eastAsia="ru-RU"/>
              </w:rPr>
              <w:t>Лечебные</w:t>
            </w:r>
            <w:r w:rsidR="003F3107" w:rsidRPr="00A5746B">
              <w:rPr>
                <w:rFonts w:eastAsia="Times New Roman"/>
                <w:sz w:val="20"/>
                <w:szCs w:val="20"/>
                <w:lang w:eastAsia="ru-RU"/>
              </w:rPr>
              <w:t xml:space="preserve"> </w:t>
            </w:r>
            <w:r w:rsidRPr="00A5746B">
              <w:rPr>
                <w:rFonts w:eastAsia="Times New Roman"/>
                <w:sz w:val="20"/>
                <w:szCs w:val="20"/>
                <w:lang w:eastAsia="ru-RU"/>
              </w:rPr>
              <w:t>учреждения</w:t>
            </w:r>
          </w:p>
        </w:tc>
        <w:tc>
          <w:tcPr>
            <w:tcW w:w="317" w:type="pct"/>
            <w:shd w:val="clear" w:color="auto" w:fill="auto"/>
            <w:noWrap/>
            <w:vAlign w:val="bottom"/>
          </w:tcPr>
          <w:p w:rsidR="00015674" w:rsidRPr="00A5746B" w:rsidRDefault="00015674" w:rsidP="00895D64">
            <w:pPr>
              <w:jc w:val="center"/>
              <w:rPr>
                <w:rFonts w:eastAsia="Times New Roman"/>
                <w:sz w:val="20"/>
                <w:szCs w:val="20"/>
                <w:lang w:eastAsia="ru-RU"/>
              </w:rPr>
            </w:pPr>
            <w:r w:rsidRPr="00A5746B">
              <w:rPr>
                <w:rFonts w:eastAsia="Times New Roman"/>
                <w:sz w:val="20"/>
                <w:szCs w:val="20"/>
                <w:lang w:eastAsia="ru-RU"/>
              </w:rPr>
              <w:t> </w:t>
            </w:r>
          </w:p>
        </w:tc>
      </w:tr>
      <w:tr w:rsidR="00015674" w:rsidRPr="00A5746B" w:rsidTr="00015674">
        <w:trPr>
          <w:cantSplit/>
        </w:trPr>
        <w:tc>
          <w:tcPr>
            <w:tcW w:w="177" w:type="pct"/>
            <w:vMerge/>
            <w:vAlign w:val="center"/>
          </w:tcPr>
          <w:p w:rsidR="00015674" w:rsidRPr="00A5746B" w:rsidRDefault="00015674" w:rsidP="00895D64">
            <w:pPr>
              <w:jc w:val="left"/>
              <w:rPr>
                <w:rFonts w:eastAsia="Times New Roman"/>
                <w:sz w:val="20"/>
                <w:szCs w:val="20"/>
                <w:lang w:eastAsia="ru-RU"/>
              </w:rPr>
            </w:pPr>
          </w:p>
        </w:tc>
        <w:tc>
          <w:tcPr>
            <w:tcW w:w="438" w:type="pct"/>
            <w:vMerge/>
            <w:vAlign w:val="center"/>
          </w:tcPr>
          <w:p w:rsidR="00015674" w:rsidRPr="00A5746B" w:rsidRDefault="00015674" w:rsidP="00895D64">
            <w:pPr>
              <w:jc w:val="left"/>
              <w:rPr>
                <w:rFonts w:eastAsia="Times New Roman"/>
                <w:sz w:val="20"/>
                <w:szCs w:val="20"/>
                <w:lang w:eastAsia="ru-RU"/>
              </w:rPr>
            </w:pPr>
          </w:p>
        </w:tc>
        <w:tc>
          <w:tcPr>
            <w:tcW w:w="605" w:type="pct"/>
            <w:vMerge/>
            <w:vAlign w:val="center"/>
          </w:tcPr>
          <w:p w:rsidR="00015674" w:rsidRPr="00A5746B" w:rsidRDefault="00015674" w:rsidP="00895D64">
            <w:pPr>
              <w:jc w:val="left"/>
              <w:rPr>
                <w:rFonts w:eastAsia="Times New Roman"/>
                <w:sz w:val="20"/>
                <w:szCs w:val="20"/>
                <w:lang w:eastAsia="ru-RU"/>
              </w:rPr>
            </w:pPr>
          </w:p>
        </w:tc>
        <w:tc>
          <w:tcPr>
            <w:tcW w:w="419" w:type="pct"/>
            <w:vMerge/>
            <w:vAlign w:val="center"/>
          </w:tcPr>
          <w:p w:rsidR="00015674" w:rsidRPr="00A5746B" w:rsidRDefault="00015674" w:rsidP="00895D64">
            <w:pPr>
              <w:jc w:val="left"/>
              <w:rPr>
                <w:rFonts w:eastAsia="Times New Roman"/>
                <w:sz w:val="20"/>
                <w:szCs w:val="20"/>
                <w:lang w:eastAsia="ru-RU"/>
              </w:rPr>
            </w:pPr>
          </w:p>
        </w:tc>
        <w:tc>
          <w:tcPr>
            <w:tcW w:w="372" w:type="pct"/>
            <w:vMerge/>
            <w:vAlign w:val="center"/>
          </w:tcPr>
          <w:p w:rsidR="00015674" w:rsidRPr="00A5746B" w:rsidRDefault="00015674" w:rsidP="00895D64">
            <w:pPr>
              <w:jc w:val="left"/>
              <w:rPr>
                <w:rFonts w:eastAsia="Times New Roman"/>
                <w:sz w:val="20"/>
                <w:szCs w:val="20"/>
                <w:lang w:eastAsia="ru-RU"/>
              </w:rPr>
            </w:pPr>
          </w:p>
        </w:tc>
        <w:tc>
          <w:tcPr>
            <w:tcW w:w="375" w:type="pct"/>
            <w:vMerge/>
            <w:vAlign w:val="center"/>
          </w:tcPr>
          <w:p w:rsidR="00015674" w:rsidRPr="00A5746B" w:rsidRDefault="00015674" w:rsidP="00895D64">
            <w:pPr>
              <w:jc w:val="left"/>
              <w:rPr>
                <w:rFonts w:eastAsia="Times New Roman"/>
                <w:sz w:val="20"/>
                <w:szCs w:val="20"/>
                <w:lang w:eastAsia="ru-RU"/>
              </w:rPr>
            </w:pPr>
          </w:p>
        </w:tc>
        <w:tc>
          <w:tcPr>
            <w:tcW w:w="342" w:type="pct"/>
            <w:vMerge/>
            <w:vAlign w:val="center"/>
          </w:tcPr>
          <w:p w:rsidR="00015674" w:rsidRPr="00A5746B" w:rsidRDefault="00015674" w:rsidP="00895D64">
            <w:pPr>
              <w:jc w:val="left"/>
              <w:rPr>
                <w:rFonts w:eastAsia="Times New Roman"/>
                <w:sz w:val="20"/>
                <w:szCs w:val="20"/>
                <w:lang w:eastAsia="ru-RU"/>
              </w:rPr>
            </w:pPr>
          </w:p>
        </w:tc>
        <w:tc>
          <w:tcPr>
            <w:tcW w:w="398" w:type="pct"/>
            <w:vMerge/>
            <w:vAlign w:val="center"/>
          </w:tcPr>
          <w:p w:rsidR="00015674" w:rsidRPr="00A5746B" w:rsidRDefault="00015674" w:rsidP="00895D64">
            <w:pPr>
              <w:jc w:val="left"/>
              <w:rPr>
                <w:rFonts w:eastAsia="Times New Roman"/>
                <w:sz w:val="20"/>
                <w:szCs w:val="20"/>
                <w:lang w:eastAsia="ru-RU"/>
              </w:rPr>
            </w:pPr>
          </w:p>
        </w:tc>
        <w:tc>
          <w:tcPr>
            <w:tcW w:w="344" w:type="pct"/>
            <w:vMerge/>
            <w:vAlign w:val="center"/>
          </w:tcPr>
          <w:p w:rsidR="00015674" w:rsidRPr="00A5746B" w:rsidRDefault="00015674" w:rsidP="00895D64">
            <w:pPr>
              <w:jc w:val="left"/>
              <w:rPr>
                <w:rFonts w:eastAsia="Times New Roman"/>
                <w:sz w:val="20"/>
                <w:szCs w:val="20"/>
                <w:lang w:eastAsia="ru-RU"/>
              </w:rPr>
            </w:pPr>
          </w:p>
        </w:tc>
        <w:tc>
          <w:tcPr>
            <w:tcW w:w="374" w:type="pct"/>
            <w:vMerge/>
            <w:vAlign w:val="center"/>
          </w:tcPr>
          <w:p w:rsidR="00015674" w:rsidRPr="00A5746B" w:rsidRDefault="00015674" w:rsidP="00895D64">
            <w:pPr>
              <w:jc w:val="left"/>
              <w:rPr>
                <w:rFonts w:eastAsia="Times New Roman"/>
                <w:sz w:val="20"/>
                <w:szCs w:val="20"/>
                <w:lang w:eastAsia="ru-RU"/>
              </w:rPr>
            </w:pPr>
          </w:p>
        </w:tc>
        <w:tc>
          <w:tcPr>
            <w:tcW w:w="839" w:type="pct"/>
            <w:shd w:val="clear" w:color="auto" w:fill="auto"/>
          </w:tcPr>
          <w:p w:rsidR="00015674" w:rsidRPr="00A5746B" w:rsidRDefault="00015674" w:rsidP="00895D64">
            <w:pPr>
              <w:jc w:val="center"/>
              <w:rPr>
                <w:rFonts w:eastAsia="Times New Roman"/>
                <w:sz w:val="20"/>
                <w:szCs w:val="20"/>
                <w:lang w:eastAsia="ru-RU"/>
              </w:rPr>
            </w:pPr>
            <w:r w:rsidRPr="00A5746B">
              <w:rPr>
                <w:rFonts w:eastAsia="Times New Roman"/>
                <w:sz w:val="20"/>
                <w:szCs w:val="20"/>
                <w:lang w:eastAsia="ru-RU"/>
              </w:rPr>
              <w:t>Здания соцкультбыта</w:t>
            </w:r>
          </w:p>
        </w:tc>
        <w:tc>
          <w:tcPr>
            <w:tcW w:w="317" w:type="pct"/>
            <w:shd w:val="clear" w:color="auto" w:fill="auto"/>
            <w:noWrap/>
            <w:vAlign w:val="bottom"/>
          </w:tcPr>
          <w:p w:rsidR="00015674" w:rsidRPr="00A5746B" w:rsidRDefault="00015674" w:rsidP="00895D64">
            <w:pPr>
              <w:jc w:val="center"/>
              <w:rPr>
                <w:rFonts w:eastAsia="Times New Roman"/>
                <w:sz w:val="20"/>
                <w:szCs w:val="20"/>
                <w:lang w:eastAsia="ru-RU"/>
              </w:rPr>
            </w:pPr>
            <w:r w:rsidRPr="00A5746B">
              <w:rPr>
                <w:rFonts w:eastAsia="Times New Roman"/>
                <w:sz w:val="20"/>
                <w:szCs w:val="20"/>
                <w:lang w:eastAsia="ru-RU"/>
              </w:rPr>
              <w:t>1</w:t>
            </w:r>
          </w:p>
        </w:tc>
      </w:tr>
      <w:tr w:rsidR="00015674" w:rsidRPr="00A5746B" w:rsidTr="00015674">
        <w:trPr>
          <w:cantSplit/>
        </w:trPr>
        <w:tc>
          <w:tcPr>
            <w:tcW w:w="177" w:type="pct"/>
            <w:vMerge/>
            <w:vAlign w:val="center"/>
          </w:tcPr>
          <w:p w:rsidR="00015674" w:rsidRPr="00A5746B" w:rsidRDefault="00015674" w:rsidP="00895D64">
            <w:pPr>
              <w:jc w:val="left"/>
              <w:rPr>
                <w:rFonts w:eastAsia="Times New Roman"/>
                <w:sz w:val="20"/>
                <w:szCs w:val="20"/>
                <w:lang w:eastAsia="ru-RU"/>
              </w:rPr>
            </w:pPr>
          </w:p>
        </w:tc>
        <w:tc>
          <w:tcPr>
            <w:tcW w:w="438" w:type="pct"/>
            <w:vMerge/>
            <w:vAlign w:val="center"/>
          </w:tcPr>
          <w:p w:rsidR="00015674" w:rsidRPr="00A5746B" w:rsidRDefault="00015674" w:rsidP="00895D64">
            <w:pPr>
              <w:jc w:val="left"/>
              <w:rPr>
                <w:rFonts w:eastAsia="Times New Roman"/>
                <w:sz w:val="20"/>
                <w:szCs w:val="20"/>
                <w:lang w:eastAsia="ru-RU"/>
              </w:rPr>
            </w:pPr>
          </w:p>
        </w:tc>
        <w:tc>
          <w:tcPr>
            <w:tcW w:w="605" w:type="pct"/>
            <w:vMerge/>
            <w:vAlign w:val="center"/>
          </w:tcPr>
          <w:p w:rsidR="00015674" w:rsidRPr="00A5746B" w:rsidRDefault="00015674" w:rsidP="00895D64">
            <w:pPr>
              <w:jc w:val="left"/>
              <w:rPr>
                <w:rFonts w:eastAsia="Times New Roman"/>
                <w:sz w:val="20"/>
                <w:szCs w:val="20"/>
                <w:lang w:eastAsia="ru-RU"/>
              </w:rPr>
            </w:pPr>
          </w:p>
        </w:tc>
        <w:tc>
          <w:tcPr>
            <w:tcW w:w="419" w:type="pct"/>
            <w:vMerge/>
            <w:vAlign w:val="center"/>
          </w:tcPr>
          <w:p w:rsidR="00015674" w:rsidRPr="00A5746B" w:rsidRDefault="00015674" w:rsidP="00895D64">
            <w:pPr>
              <w:jc w:val="left"/>
              <w:rPr>
                <w:rFonts w:eastAsia="Times New Roman"/>
                <w:sz w:val="20"/>
                <w:szCs w:val="20"/>
                <w:lang w:eastAsia="ru-RU"/>
              </w:rPr>
            </w:pPr>
          </w:p>
        </w:tc>
        <w:tc>
          <w:tcPr>
            <w:tcW w:w="372" w:type="pct"/>
            <w:vMerge/>
            <w:vAlign w:val="center"/>
          </w:tcPr>
          <w:p w:rsidR="00015674" w:rsidRPr="00A5746B" w:rsidRDefault="00015674" w:rsidP="00895D64">
            <w:pPr>
              <w:jc w:val="left"/>
              <w:rPr>
                <w:rFonts w:eastAsia="Times New Roman"/>
                <w:sz w:val="20"/>
                <w:szCs w:val="20"/>
                <w:lang w:eastAsia="ru-RU"/>
              </w:rPr>
            </w:pPr>
          </w:p>
        </w:tc>
        <w:tc>
          <w:tcPr>
            <w:tcW w:w="375" w:type="pct"/>
            <w:vMerge/>
            <w:vAlign w:val="center"/>
          </w:tcPr>
          <w:p w:rsidR="00015674" w:rsidRPr="00A5746B" w:rsidRDefault="00015674" w:rsidP="00895D64">
            <w:pPr>
              <w:jc w:val="left"/>
              <w:rPr>
                <w:rFonts w:eastAsia="Times New Roman"/>
                <w:sz w:val="20"/>
                <w:szCs w:val="20"/>
                <w:lang w:eastAsia="ru-RU"/>
              </w:rPr>
            </w:pPr>
          </w:p>
        </w:tc>
        <w:tc>
          <w:tcPr>
            <w:tcW w:w="342" w:type="pct"/>
            <w:vMerge/>
            <w:vAlign w:val="center"/>
          </w:tcPr>
          <w:p w:rsidR="00015674" w:rsidRPr="00A5746B" w:rsidRDefault="00015674" w:rsidP="00895D64">
            <w:pPr>
              <w:jc w:val="left"/>
              <w:rPr>
                <w:rFonts w:eastAsia="Times New Roman"/>
                <w:sz w:val="20"/>
                <w:szCs w:val="20"/>
                <w:lang w:eastAsia="ru-RU"/>
              </w:rPr>
            </w:pPr>
          </w:p>
        </w:tc>
        <w:tc>
          <w:tcPr>
            <w:tcW w:w="398" w:type="pct"/>
            <w:vMerge/>
            <w:vAlign w:val="center"/>
          </w:tcPr>
          <w:p w:rsidR="00015674" w:rsidRPr="00A5746B" w:rsidRDefault="00015674" w:rsidP="00895D64">
            <w:pPr>
              <w:jc w:val="left"/>
              <w:rPr>
                <w:rFonts w:eastAsia="Times New Roman"/>
                <w:sz w:val="20"/>
                <w:szCs w:val="20"/>
                <w:lang w:eastAsia="ru-RU"/>
              </w:rPr>
            </w:pPr>
          </w:p>
        </w:tc>
        <w:tc>
          <w:tcPr>
            <w:tcW w:w="344" w:type="pct"/>
            <w:vMerge/>
            <w:vAlign w:val="center"/>
          </w:tcPr>
          <w:p w:rsidR="00015674" w:rsidRPr="00A5746B" w:rsidRDefault="00015674" w:rsidP="00895D64">
            <w:pPr>
              <w:jc w:val="left"/>
              <w:rPr>
                <w:rFonts w:eastAsia="Times New Roman"/>
                <w:sz w:val="20"/>
                <w:szCs w:val="20"/>
                <w:lang w:eastAsia="ru-RU"/>
              </w:rPr>
            </w:pPr>
          </w:p>
        </w:tc>
        <w:tc>
          <w:tcPr>
            <w:tcW w:w="374" w:type="pct"/>
            <w:vMerge/>
            <w:vAlign w:val="center"/>
          </w:tcPr>
          <w:p w:rsidR="00015674" w:rsidRPr="00A5746B" w:rsidRDefault="00015674" w:rsidP="00895D64">
            <w:pPr>
              <w:jc w:val="left"/>
              <w:rPr>
                <w:rFonts w:eastAsia="Times New Roman"/>
                <w:sz w:val="20"/>
                <w:szCs w:val="20"/>
                <w:lang w:eastAsia="ru-RU"/>
              </w:rPr>
            </w:pPr>
          </w:p>
        </w:tc>
        <w:tc>
          <w:tcPr>
            <w:tcW w:w="839" w:type="pct"/>
            <w:shd w:val="clear" w:color="auto" w:fill="auto"/>
          </w:tcPr>
          <w:p w:rsidR="00015674" w:rsidRPr="00A5746B" w:rsidRDefault="00015674" w:rsidP="00895D64">
            <w:pPr>
              <w:jc w:val="center"/>
              <w:rPr>
                <w:rFonts w:eastAsia="Times New Roman"/>
                <w:sz w:val="20"/>
                <w:szCs w:val="20"/>
                <w:lang w:eastAsia="ru-RU"/>
              </w:rPr>
            </w:pPr>
            <w:r w:rsidRPr="00A5746B">
              <w:rPr>
                <w:rFonts w:eastAsia="Times New Roman"/>
                <w:sz w:val="20"/>
                <w:szCs w:val="20"/>
                <w:lang w:eastAsia="ru-RU"/>
              </w:rPr>
              <w:t xml:space="preserve"> Прочие</w:t>
            </w:r>
          </w:p>
        </w:tc>
        <w:tc>
          <w:tcPr>
            <w:tcW w:w="317" w:type="pct"/>
            <w:shd w:val="clear" w:color="auto" w:fill="auto"/>
            <w:noWrap/>
            <w:vAlign w:val="bottom"/>
          </w:tcPr>
          <w:p w:rsidR="00015674" w:rsidRPr="00A5746B" w:rsidRDefault="00015674" w:rsidP="00895D64">
            <w:pPr>
              <w:jc w:val="left"/>
              <w:rPr>
                <w:rFonts w:eastAsia="Times New Roman"/>
                <w:sz w:val="20"/>
                <w:szCs w:val="20"/>
                <w:lang w:eastAsia="ru-RU"/>
              </w:rPr>
            </w:pPr>
            <w:r w:rsidRPr="00A5746B">
              <w:rPr>
                <w:rFonts w:eastAsia="Times New Roman"/>
                <w:sz w:val="20"/>
                <w:szCs w:val="20"/>
                <w:lang w:eastAsia="ru-RU"/>
              </w:rPr>
              <w:t> </w:t>
            </w:r>
          </w:p>
        </w:tc>
      </w:tr>
      <w:tr w:rsidR="00496DD9" w:rsidRPr="00A5746B" w:rsidTr="00015674">
        <w:trPr>
          <w:cantSplit/>
        </w:trPr>
        <w:tc>
          <w:tcPr>
            <w:tcW w:w="177" w:type="pct"/>
            <w:vMerge w:val="restart"/>
            <w:vAlign w:val="center"/>
          </w:tcPr>
          <w:p w:rsidR="00496DD9" w:rsidRPr="00A5746B" w:rsidRDefault="00496DD9" w:rsidP="00895D64">
            <w:pPr>
              <w:jc w:val="left"/>
              <w:rPr>
                <w:rFonts w:eastAsia="Times New Roman"/>
                <w:sz w:val="20"/>
                <w:szCs w:val="20"/>
                <w:lang w:eastAsia="ru-RU"/>
              </w:rPr>
            </w:pPr>
            <w:r w:rsidRPr="00A5746B">
              <w:rPr>
                <w:rFonts w:eastAsia="Times New Roman"/>
                <w:sz w:val="20"/>
                <w:szCs w:val="20"/>
                <w:lang w:eastAsia="ru-RU"/>
              </w:rPr>
              <w:t>8</w:t>
            </w:r>
          </w:p>
        </w:tc>
        <w:tc>
          <w:tcPr>
            <w:tcW w:w="438" w:type="pct"/>
            <w:vMerge w:val="restart"/>
            <w:vAlign w:val="center"/>
          </w:tcPr>
          <w:p w:rsidR="00496DD9" w:rsidRPr="00A5746B" w:rsidRDefault="00496DD9" w:rsidP="00015674">
            <w:pPr>
              <w:jc w:val="center"/>
              <w:rPr>
                <w:rFonts w:eastAsia="Times New Roman"/>
                <w:sz w:val="20"/>
                <w:szCs w:val="20"/>
                <w:lang w:eastAsia="ru-RU"/>
              </w:rPr>
            </w:pPr>
            <w:r w:rsidRPr="00A5746B">
              <w:rPr>
                <w:rFonts w:eastAsia="Times New Roman"/>
                <w:sz w:val="20"/>
                <w:szCs w:val="20"/>
                <w:lang w:eastAsia="ru-RU"/>
              </w:rPr>
              <w:t>д.Юдчино, котельная Юдчинского</w:t>
            </w:r>
            <w:r w:rsidR="003F3107" w:rsidRPr="00A5746B">
              <w:rPr>
                <w:rFonts w:eastAsia="Times New Roman"/>
                <w:sz w:val="20"/>
                <w:szCs w:val="20"/>
                <w:lang w:eastAsia="ru-RU"/>
              </w:rPr>
              <w:t xml:space="preserve"> </w:t>
            </w:r>
            <w:r w:rsidRPr="00A5746B">
              <w:rPr>
                <w:rFonts w:eastAsia="Times New Roman"/>
                <w:sz w:val="20"/>
                <w:szCs w:val="20"/>
                <w:lang w:eastAsia="ru-RU"/>
              </w:rPr>
              <w:t>филиала</w:t>
            </w:r>
          </w:p>
        </w:tc>
        <w:tc>
          <w:tcPr>
            <w:tcW w:w="605" w:type="pct"/>
            <w:vMerge w:val="restart"/>
            <w:vAlign w:val="center"/>
          </w:tcPr>
          <w:p w:rsidR="00496DD9" w:rsidRPr="00A5746B" w:rsidRDefault="00496DD9" w:rsidP="00015674">
            <w:pPr>
              <w:jc w:val="center"/>
              <w:rPr>
                <w:rFonts w:eastAsia="Times New Roman"/>
                <w:sz w:val="20"/>
                <w:szCs w:val="20"/>
                <w:lang w:eastAsia="ru-RU"/>
              </w:rPr>
            </w:pPr>
            <w:r w:rsidRPr="00A5746B">
              <w:rPr>
                <w:rFonts w:eastAsia="Times New Roman"/>
                <w:sz w:val="20"/>
                <w:szCs w:val="20"/>
                <w:lang w:eastAsia="ru-RU"/>
              </w:rPr>
              <w:t>МБУК "Центр развития культ</w:t>
            </w:r>
            <w:r w:rsidRPr="00A5746B">
              <w:rPr>
                <w:rFonts w:eastAsia="Times New Roman"/>
                <w:sz w:val="20"/>
                <w:szCs w:val="20"/>
                <w:lang w:eastAsia="ru-RU"/>
              </w:rPr>
              <w:t>у</w:t>
            </w:r>
            <w:r w:rsidRPr="00A5746B">
              <w:rPr>
                <w:rFonts w:eastAsia="Times New Roman"/>
                <w:sz w:val="20"/>
                <w:szCs w:val="20"/>
                <w:lang w:eastAsia="ru-RU"/>
              </w:rPr>
              <w:t>ры и туризма"</w:t>
            </w:r>
          </w:p>
        </w:tc>
        <w:tc>
          <w:tcPr>
            <w:tcW w:w="419" w:type="pct"/>
            <w:vMerge w:val="restart"/>
            <w:vAlign w:val="center"/>
          </w:tcPr>
          <w:p w:rsidR="00496DD9" w:rsidRPr="00A5746B" w:rsidRDefault="00496DD9" w:rsidP="00895D64">
            <w:pPr>
              <w:jc w:val="center"/>
              <w:rPr>
                <w:rFonts w:eastAsia="Times New Roman"/>
                <w:sz w:val="20"/>
                <w:szCs w:val="20"/>
                <w:lang w:eastAsia="ru-RU"/>
              </w:rPr>
            </w:pPr>
            <w:r w:rsidRPr="00A5746B">
              <w:rPr>
                <w:rFonts w:eastAsia="Times New Roman"/>
                <w:sz w:val="20"/>
                <w:szCs w:val="20"/>
                <w:lang w:eastAsia="ru-RU"/>
              </w:rPr>
              <w:t>2004</w:t>
            </w:r>
          </w:p>
        </w:tc>
        <w:tc>
          <w:tcPr>
            <w:tcW w:w="372" w:type="pct"/>
            <w:vMerge w:val="restart"/>
            <w:vAlign w:val="center"/>
          </w:tcPr>
          <w:p w:rsidR="00496DD9" w:rsidRPr="00A5746B" w:rsidRDefault="00496DD9" w:rsidP="00895D64">
            <w:pPr>
              <w:jc w:val="center"/>
              <w:rPr>
                <w:rFonts w:eastAsia="Times New Roman"/>
                <w:sz w:val="20"/>
                <w:szCs w:val="20"/>
                <w:lang w:eastAsia="ru-RU"/>
              </w:rPr>
            </w:pPr>
            <w:r w:rsidRPr="00A5746B">
              <w:rPr>
                <w:rFonts w:eastAsia="Times New Roman"/>
                <w:sz w:val="20"/>
                <w:szCs w:val="20"/>
                <w:lang w:eastAsia="ru-RU"/>
              </w:rPr>
              <w:t>-</w:t>
            </w:r>
          </w:p>
        </w:tc>
        <w:tc>
          <w:tcPr>
            <w:tcW w:w="375" w:type="pct"/>
            <w:vMerge w:val="restart"/>
            <w:vAlign w:val="center"/>
          </w:tcPr>
          <w:p w:rsidR="00496DD9" w:rsidRPr="00A5746B" w:rsidRDefault="00496DD9" w:rsidP="00895D64">
            <w:pPr>
              <w:jc w:val="center"/>
              <w:rPr>
                <w:rFonts w:eastAsia="Times New Roman"/>
                <w:sz w:val="20"/>
                <w:szCs w:val="20"/>
                <w:lang w:eastAsia="ru-RU"/>
              </w:rPr>
            </w:pPr>
            <w:r w:rsidRPr="00A5746B">
              <w:rPr>
                <w:rFonts w:eastAsia="Times New Roman"/>
                <w:sz w:val="20"/>
                <w:szCs w:val="20"/>
                <w:lang w:eastAsia="ru-RU"/>
              </w:rPr>
              <w:t>0,083</w:t>
            </w:r>
          </w:p>
        </w:tc>
        <w:tc>
          <w:tcPr>
            <w:tcW w:w="342" w:type="pct"/>
            <w:vMerge w:val="restart"/>
            <w:vAlign w:val="center"/>
          </w:tcPr>
          <w:p w:rsidR="00496DD9" w:rsidRPr="00A5746B" w:rsidRDefault="00496DD9" w:rsidP="00895D64">
            <w:pPr>
              <w:jc w:val="center"/>
              <w:rPr>
                <w:rFonts w:eastAsia="Times New Roman"/>
                <w:sz w:val="20"/>
                <w:szCs w:val="20"/>
                <w:lang w:eastAsia="ru-RU"/>
              </w:rPr>
            </w:pPr>
            <w:r w:rsidRPr="00A5746B">
              <w:rPr>
                <w:rFonts w:eastAsia="Times New Roman"/>
                <w:sz w:val="20"/>
                <w:szCs w:val="20"/>
                <w:lang w:eastAsia="ru-RU"/>
              </w:rPr>
              <w:t>0,083</w:t>
            </w:r>
          </w:p>
        </w:tc>
        <w:tc>
          <w:tcPr>
            <w:tcW w:w="398" w:type="pct"/>
            <w:vMerge w:val="restart"/>
            <w:vAlign w:val="center"/>
          </w:tcPr>
          <w:p w:rsidR="00496DD9" w:rsidRPr="00A5746B" w:rsidRDefault="00496DD9" w:rsidP="00895D64">
            <w:pPr>
              <w:jc w:val="center"/>
              <w:rPr>
                <w:rFonts w:eastAsia="Times New Roman"/>
                <w:sz w:val="20"/>
                <w:szCs w:val="20"/>
                <w:lang w:eastAsia="ru-RU"/>
              </w:rPr>
            </w:pPr>
            <w:r w:rsidRPr="00A5746B">
              <w:rPr>
                <w:rFonts w:eastAsia="Times New Roman"/>
                <w:sz w:val="20"/>
                <w:szCs w:val="20"/>
                <w:lang w:eastAsia="ru-RU"/>
              </w:rPr>
              <w:t>нет</w:t>
            </w:r>
          </w:p>
        </w:tc>
        <w:tc>
          <w:tcPr>
            <w:tcW w:w="344" w:type="pct"/>
            <w:vMerge w:val="restart"/>
            <w:vAlign w:val="center"/>
          </w:tcPr>
          <w:p w:rsidR="00496DD9" w:rsidRPr="00A5746B" w:rsidRDefault="00496DD9" w:rsidP="00895D64">
            <w:pPr>
              <w:jc w:val="center"/>
              <w:rPr>
                <w:rFonts w:eastAsia="Times New Roman"/>
                <w:sz w:val="20"/>
                <w:szCs w:val="20"/>
                <w:lang w:eastAsia="ru-RU"/>
              </w:rPr>
            </w:pPr>
            <w:r w:rsidRPr="00A5746B">
              <w:rPr>
                <w:rFonts w:eastAsia="Times New Roman"/>
                <w:sz w:val="20"/>
                <w:szCs w:val="20"/>
                <w:lang w:eastAsia="ru-RU"/>
              </w:rPr>
              <w:t>уголь</w:t>
            </w:r>
          </w:p>
        </w:tc>
        <w:tc>
          <w:tcPr>
            <w:tcW w:w="374" w:type="pct"/>
            <w:vMerge w:val="restart"/>
            <w:vAlign w:val="center"/>
          </w:tcPr>
          <w:p w:rsidR="00496DD9" w:rsidRPr="00A5746B" w:rsidRDefault="00496DD9" w:rsidP="00895D64">
            <w:pPr>
              <w:jc w:val="center"/>
              <w:rPr>
                <w:rFonts w:eastAsia="Times New Roman"/>
                <w:sz w:val="20"/>
                <w:szCs w:val="20"/>
                <w:lang w:eastAsia="ru-RU"/>
              </w:rPr>
            </w:pPr>
            <w:r w:rsidRPr="00A5746B">
              <w:rPr>
                <w:rFonts w:eastAsia="Times New Roman"/>
                <w:sz w:val="20"/>
                <w:szCs w:val="20"/>
                <w:lang w:eastAsia="ru-RU"/>
              </w:rPr>
              <w:t>нет</w:t>
            </w:r>
          </w:p>
        </w:tc>
        <w:tc>
          <w:tcPr>
            <w:tcW w:w="839" w:type="pct"/>
            <w:shd w:val="clear" w:color="auto" w:fill="auto"/>
          </w:tcPr>
          <w:p w:rsidR="00496DD9" w:rsidRPr="00A5746B" w:rsidRDefault="00496DD9" w:rsidP="00895D64">
            <w:pPr>
              <w:jc w:val="center"/>
              <w:rPr>
                <w:rFonts w:eastAsia="Times New Roman"/>
                <w:sz w:val="20"/>
                <w:szCs w:val="20"/>
                <w:lang w:eastAsia="ru-RU"/>
              </w:rPr>
            </w:pPr>
            <w:r w:rsidRPr="00A5746B">
              <w:rPr>
                <w:rFonts w:eastAsia="Times New Roman"/>
                <w:sz w:val="20"/>
                <w:szCs w:val="20"/>
                <w:lang w:eastAsia="ru-RU"/>
              </w:rPr>
              <w:t>Жилые здания</w:t>
            </w:r>
          </w:p>
        </w:tc>
        <w:tc>
          <w:tcPr>
            <w:tcW w:w="317" w:type="pct"/>
            <w:shd w:val="clear" w:color="auto" w:fill="auto"/>
            <w:noWrap/>
            <w:vAlign w:val="bottom"/>
          </w:tcPr>
          <w:p w:rsidR="00496DD9" w:rsidRPr="00A5746B" w:rsidRDefault="00496DD9" w:rsidP="00895D64">
            <w:pPr>
              <w:jc w:val="left"/>
              <w:rPr>
                <w:rFonts w:eastAsia="Times New Roman"/>
                <w:sz w:val="20"/>
                <w:szCs w:val="20"/>
                <w:lang w:eastAsia="ru-RU"/>
              </w:rPr>
            </w:pPr>
            <w:r w:rsidRPr="00A5746B">
              <w:rPr>
                <w:rFonts w:eastAsia="Times New Roman"/>
                <w:sz w:val="20"/>
                <w:szCs w:val="20"/>
                <w:lang w:eastAsia="ru-RU"/>
              </w:rPr>
              <w:t> </w:t>
            </w:r>
          </w:p>
        </w:tc>
      </w:tr>
      <w:tr w:rsidR="00496DD9" w:rsidRPr="00A5746B" w:rsidTr="00015674">
        <w:trPr>
          <w:cantSplit/>
        </w:trPr>
        <w:tc>
          <w:tcPr>
            <w:tcW w:w="177" w:type="pct"/>
            <w:vMerge/>
            <w:vAlign w:val="center"/>
          </w:tcPr>
          <w:p w:rsidR="00496DD9" w:rsidRPr="00A5746B" w:rsidRDefault="00496DD9" w:rsidP="00895D64">
            <w:pPr>
              <w:jc w:val="left"/>
              <w:rPr>
                <w:rFonts w:eastAsia="Times New Roman"/>
                <w:sz w:val="20"/>
                <w:szCs w:val="20"/>
                <w:lang w:eastAsia="ru-RU"/>
              </w:rPr>
            </w:pPr>
          </w:p>
        </w:tc>
        <w:tc>
          <w:tcPr>
            <w:tcW w:w="438" w:type="pct"/>
            <w:vMerge/>
            <w:vAlign w:val="center"/>
          </w:tcPr>
          <w:p w:rsidR="00496DD9" w:rsidRPr="00A5746B" w:rsidRDefault="00496DD9" w:rsidP="00895D64">
            <w:pPr>
              <w:jc w:val="left"/>
              <w:rPr>
                <w:rFonts w:eastAsia="Times New Roman"/>
                <w:sz w:val="20"/>
                <w:szCs w:val="20"/>
                <w:lang w:eastAsia="ru-RU"/>
              </w:rPr>
            </w:pPr>
          </w:p>
        </w:tc>
        <w:tc>
          <w:tcPr>
            <w:tcW w:w="605" w:type="pct"/>
            <w:vMerge/>
            <w:vAlign w:val="center"/>
          </w:tcPr>
          <w:p w:rsidR="00496DD9" w:rsidRPr="00A5746B" w:rsidRDefault="00496DD9" w:rsidP="00895D64">
            <w:pPr>
              <w:jc w:val="left"/>
              <w:rPr>
                <w:rFonts w:eastAsia="Times New Roman"/>
                <w:sz w:val="20"/>
                <w:szCs w:val="20"/>
                <w:lang w:eastAsia="ru-RU"/>
              </w:rPr>
            </w:pPr>
          </w:p>
        </w:tc>
        <w:tc>
          <w:tcPr>
            <w:tcW w:w="419" w:type="pct"/>
            <w:vMerge/>
            <w:vAlign w:val="center"/>
          </w:tcPr>
          <w:p w:rsidR="00496DD9" w:rsidRPr="00A5746B" w:rsidRDefault="00496DD9" w:rsidP="00895D64">
            <w:pPr>
              <w:jc w:val="left"/>
              <w:rPr>
                <w:rFonts w:eastAsia="Times New Roman"/>
                <w:sz w:val="20"/>
                <w:szCs w:val="20"/>
                <w:lang w:eastAsia="ru-RU"/>
              </w:rPr>
            </w:pPr>
          </w:p>
        </w:tc>
        <w:tc>
          <w:tcPr>
            <w:tcW w:w="372" w:type="pct"/>
            <w:vMerge/>
            <w:vAlign w:val="center"/>
          </w:tcPr>
          <w:p w:rsidR="00496DD9" w:rsidRPr="00A5746B" w:rsidRDefault="00496DD9" w:rsidP="00895D64">
            <w:pPr>
              <w:jc w:val="left"/>
              <w:rPr>
                <w:rFonts w:eastAsia="Times New Roman"/>
                <w:sz w:val="20"/>
                <w:szCs w:val="20"/>
                <w:lang w:eastAsia="ru-RU"/>
              </w:rPr>
            </w:pPr>
          </w:p>
        </w:tc>
        <w:tc>
          <w:tcPr>
            <w:tcW w:w="375" w:type="pct"/>
            <w:vMerge/>
            <w:vAlign w:val="center"/>
          </w:tcPr>
          <w:p w:rsidR="00496DD9" w:rsidRPr="00A5746B" w:rsidRDefault="00496DD9" w:rsidP="00895D64">
            <w:pPr>
              <w:jc w:val="left"/>
              <w:rPr>
                <w:rFonts w:eastAsia="Times New Roman"/>
                <w:sz w:val="20"/>
                <w:szCs w:val="20"/>
                <w:lang w:eastAsia="ru-RU"/>
              </w:rPr>
            </w:pPr>
          </w:p>
        </w:tc>
        <w:tc>
          <w:tcPr>
            <w:tcW w:w="342" w:type="pct"/>
            <w:vMerge/>
            <w:vAlign w:val="center"/>
          </w:tcPr>
          <w:p w:rsidR="00496DD9" w:rsidRPr="00A5746B" w:rsidRDefault="00496DD9" w:rsidP="00895D64">
            <w:pPr>
              <w:jc w:val="left"/>
              <w:rPr>
                <w:rFonts w:eastAsia="Times New Roman"/>
                <w:sz w:val="20"/>
                <w:szCs w:val="20"/>
                <w:lang w:eastAsia="ru-RU"/>
              </w:rPr>
            </w:pPr>
          </w:p>
        </w:tc>
        <w:tc>
          <w:tcPr>
            <w:tcW w:w="398" w:type="pct"/>
            <w:vMerge/>
            <w:vAlign w:val="center"/>
          </w:tcPr>
          <w:p w:rsidR="00496DD9" w:rsidRPr="00A5746B" w:rsidRDefault="00496DD9" w:rsidP="00895D64">
            <w:pPr>
              <w:jc w:val="left"/>
              <w:rPr>
                <w:rFonts w:eastAsia="Times New Roman"/>
                <w:sz w:val="20"/>
                <w:szCs w:val="20"/>
                <w:lang w:eastAsia="ru-RU"/>
              </w:rPr>
            </w:pPr>
          </w:p>
        </w:tc>
        <w:tc>
          <w:tcPr>
            <w:tcW w:w="344" w:type="pct"/>
            <w:vMerge/>
            <w:vAlign w:val="center"/>
          </w:tcPr>
          <w:p w:rsidR="00496DD9" w:rsidRPr="00A5746B" w:rsidRDefault="00496DD9" w:rsidP="00895D64">
            <w:pPr>
              <w:jc w:val="left"/>
              <w:rPr>
                <w:rFonts w:eastAsia="Times New Roman"/>
                <w:sz w:val="20"/>
                <w:szCs w:val="20"/>
                <w:lang w:eastAsia="ru-RU"/>
              </w:rPr>
            </w:pPr>
          </w:p>
        </w:tc>
        <w:tc>
          <w:tcPr>
            <w:tcW w:w="374" w:type="pct"/>
            <w:vMerge/>
            <w:vAlign w:val="center"/>
          </w:tcPr>
          <w:p w:rsidR="00496DD9" w:rsidRPr="00A5746B" w:rsidRDefault="00496DD9" w:rsidP="00895D64">
            <w:pPr>
              <w:jc w:val="left"/>
              <w:rPr>
                <w:rFonts w:eastAsia="Times New Roman"/>
                <w:sz w:val="20"/>
                <w:szCs w:val="20"/>
                <w:lang w:eastAsia="ru-RU"/>
              </w:rPr>
            </w:pPr>
          </w:p>
        </w:tc>
        <w:tc>
          <w:tcPr>
            <w:tcW w:w="839" w:type="pct"/>
            <w:shd w:val="clear" w:color="auto" w:fill="auto"/>
          </w:tcPr>
          <w:p w:rsidR="00496DD9" w:rsidRPr="00A5746B" w:rsidRDefault="00496DD9" w:rsidP="00895D64">
            <w:pPr>
              <w:jc w:val="center"/>
              <w:rPr>
                <w:rFonts w:eastAsia="Times New Roman"/>
                <w:sz w:val="20"/>
                <w:szCs w:val="20"/>
                <w:lang w:eastAsia="ru-RU"/>
              </w:rPr>
            </w:pPr>
            <w:r w:rsidRPr="00A5746B">
              <w:rPr>
                <w:rFonts w:eastAsia="Times New Roman"/>
                <w:sz w:val="20"/>
                <w:szCs w:val="20"/>
                <w:lang w:eastAsia="ru-RU"/>
              </w:rPr>
              <w:t xml:space="preserve"> Детские учреждения</w:t>
            </w:r>
          </w:p>
        </w:tc>
        <w:tc>
          <w:tcPr>
            <w:tcW w:w="317" w:type="pct"/>
            <w:shd w:val="clear" w:color="auto" w:fill="auto"/>
            <w:noWrap/>
            <w:vAlign w:val="bottom"/>
          </w:tcPr>
          <w:p w:rsidR="00496DD9" w:rsidRPr="00A5746B" w:rsidRDefault="00496DD9" w:rsidP="00895D64">
            <w:pPr>
              <w:jc w:val="left"/>
              <w:rPr>
                <w:rFonts w:eastAsia="Times New Roman"/>
                <w:sz w:val="20"/>
                <w:szCs w:val="20"/>
                <w:lang w:eastAsia="ru-RU"/>
              </w:rPr>
            </w:pPr>
            <w:r w:rsidRPr="00A5746B">
              <w:rPr>
                <w:rFonts w:eastAsia="Times New Roman"/>
                <w:sz w:val="20"/>
                <w:szCs w:val="20"/>
                <w:lang w:eastAsia="ru-RU"/>
              </w:rPr>
              <w:t> </w:t>
            </w:r>
          </w:p>
        </w:tc>
      </w:tr>
      <w:tr w:rsidR="00496DD9" w:rsidRPr="00A5746B" w:rsidTr="00015674">
        <w:trPr>
          <w:cantSplit/>
        </w:trPr>
        <w:tc>
          <w:tcPr>
            <w:tcW w:w="177" w:type="pct"/>
            <w:vMerge/>
            <w:vAlign w:val="center"/>
          </w:tcPr>
          <w:p w:rsidR="00496DD9" w:rsidRPr="00A5746B" w:rsidRDefault="00496DD9" w:rsidP="00895D64">
            <w:pPr>
              <w:jc w:val="left"/>
              <w:rPr>
                <w:rFonts w:eastAsia="Times New Roman"/>
                <w:sz w:val="20"/>
                <w:szCs w:val="20"/>
                <w:lang w:eastAsia="ru-RU"/>
              </w:rPr>
            </w:pPr>
          </w:p>
        </w:tc>
        <w:tc>
          <w:tcPr>
            <w:tcW w:w="438" w:type="pct"/>
            <w:vMerge/>
            <w:vAlign w:val="center"/>
          </w:tcPr>
          <w:p w:rsidR="00496DD9" w:rsidRPr="00A5746B" w:rsidRDefault="00496DD9" w:rsidP="00895D64">
            <w:pPr>
              <w:jc w:val="left"/>
              <w:rPr>
                <w:rFonts w:eastAsia="Times New Roman"/>
                <w:sz w:val="20"/>
                <w:szCs w:val="20"/>
                <w:lang w:eastAsia="ru-RU"/>
              </w:rPr>
            </w:pPr>
          </w:p>
        </w:tc>
        <w:tc>
          <w:tcPr>
            <w:tcW w:w="605" w:type="pct"/>
            <w:vMerge/>
            <w:vAlign w:val="center"/>
          </w:tcPr>
          <w:p w:rsidR="00496DD9" w:rsidRPr="00A5746B" w:rsidRDefault="00496DD9" w:rsidP="00895D64">
            <w:pPr>
              <w:jc w:val="left"/>
              <w:rPr>
                <w:rFonts w:eastAsia="Times New Roman"/>
                <w:sz w:val="20"/>
                <w:szCs w:val="20"/>
                <w:lang w:eastAsia="ru-RU"/>
              </w:rPr>
            </w:pPr>
          </w:p>
        </w:tc>
        <w:tc>
          <w:tcPr>
            <w:tcW w:w="419" w:type="pct"/>
            <w:vMerge/>
            <w:vAlign w:val="center"/>
          </w:tcPr>
          <w:p w:rsidR="00496DD9" w:rsidRPr="00A5746B" w:rsidRDefault="00496DD9" w:rsidP="00895D64">
            <w:pPr>
              <w:jc w:val="left"/>
              <w:rPr>
                <w:rFonts w:eastAsia="Times New Roman"/>
                <w:sz w:val="20"/>
                <w:szCs w:val="20"/>
                <w:lang w:eastAsia="ru-RU"/>
              </w:rPr>
            </w:pPr>
          </w:p>
        </w:tc>
        <w:tc>
          <w:tcPr>
            <w:tcW w:w="372" w:type="pct"/>
            <w:vMerge/>
            <w:vAlign w:val="center"/>
          </w:tcPr>
          <w:p w:rsidR="00496DD9" w:rsidRPr="00A5746B" w:rsidRDefault="00496DD9" w:rsidP="00895D64">
            <w:pPr>
              <w:jc w:val="left"/>
              <w:rPr>
                <w:rFonts w:eastAsia="Times New Roman"/>
                <w:sz w:val="20"/>
                <w:szCs w:val="20"/>
                <w:lang w:eastAsia="ru-RU"/>
              </w:rPr>
            </w:pPr>
          </w:p>
        </w:tc>
        <w:tc>
          <w:tcPr>
            <w:tcW w:w="375" w:type="pct"/>
            <w:vMerge/>
            <w:vAlign w:val="center"/>
          </w:tcPr>
          <w:p w:rsidR="00496DD9" w:rsidRPr="00A5746B" w:rsidRDefault="00496DD9" w:rsidP="00895D64">
            <w:pPr>
              <w:jc w:val="left"/>
              <w:rPr>
                <w:rFonts w:eastAsia="Times New Roman"/>
                <w:sz w:val="20"/>
                <w:szCs w:val="20"/>
                <w:lang w:eastAsia="ru-RU"/>
              </w:rPr>
            </w:pPr>
          </w:p>
        </w:tc>
        <w:tc>
          <w:tcPr>
            <w:tcW w:w="342" w:type="pct"/>
            <w:vMerge/>
            <w:vAlign w:val="center"/>
          </w:tcPr>
          <w:p w:rsidR="00496DD9" w:rsidRPr="00A5746B" w:rsidRDefault="00496DD9" w:rsidP="00895D64">
            <w:pPr>
              <w:jc w:val="left"/>
              <w:rPr>
                <w:rFonts w:eastAsia="Times New Roman"/>
                <w:sz w:val="20"/>
                <w:szCs w:val="20"/>
                <w:lang w:eastAsia="ru-RU"/>
              </w:rPr>
            </w:pPr>
          </w:p>
        </w:tc>
        <w:tc>
          <w:tcPr>
            <w:tcW w:w="398" w:type="pct"/>
            <w:vMerge/>
            <w:vAlign w:val="center"/>
          </w:tcPr>
          <w:p w:rsidR="00496DD9" w:rsidRPr="00A5746B" w:rsidRDefault="00496DD9" w:rsidP="00895D64">
            <w:pPr>
              <w:jc w:val="left"/>
              <w:rPr>
                <w:rFonts w:eastAsia="Times New Roman"/>
                <w:sz w:val="20"/>
                <w:szCs w:val="20"/>
                <w:lang w:eastAsia="ru-RU"/>
              </w:rPr>
            </w:pPr>
          </w:p>
        </w:tc>
        <w:tc>
          <w:tcPr>
            <w:tcW w:w="344" w:type="pct"/>
            <w:vMerge/>
            <w:vAlign w:val="center"/>
          </w:tcPr>
          <w:p w:rsidR="00496DD9" w:rsidRPr="00A5746B" w:rsidRDefault="00496DD9" w:rsidP="00895D64">
            <w:pPr>
              <w:jc w:val="left"/>
              <w:rPr>
                <w:rFonts w:eastAsia="Times New Roman"/>
                <w:sz w:val="20"/>
                <w:szCs w:val="20"/>
                <w:lang w:eastAsia="ru-RU"/>
              </w:rPr>
            </w:pPr>
          </w:p>
        </w:tc>
        <w:tc>
          <w:tcPr>
            <w:tcW w:w="374" w:type="pct"/>
            <w:vMerge/>
            <w:vAlign w:val="center"/>
          </w:tcPr>
          <w:p w:rsidR="00496DD9" w:rsidRPr="00A5746B" w:rsidRDefault="00496DD9" w:rsidP="00895D64">
            <w:pPr>
              <w:jc w:val="left"/>
              <w:rPr>
                <w:rFonts w:eastAsia="Times New Roman"/>
                <w:sz w:val="20"/>
                <w:szCs w:val="20"/>
                <w:lang w:eastAsia="ru-RU"/>
              </w:rPr>
            </w:pPr>
          </w:p>
        </w:tc>
        <w:tc>
          <w:tcPr>
            <w:tcW w:w="839" w:type="pct"/>
            <w:shd w:val="clear" w:color="auto" w:fill="auto"/>
          </w:tcPr>
          <w:p w:rsidR="00496DD9" w:rsidRPr="00A5746B" w:rsidRDefault="00496DD9" w:rsidP="00895D64">
            <w:pPr>
              <w:jc w:val="center"/>
              <w:rPr>
                <w:rFonts w:eastAsia="Times New Roman"/>
                <w:sz w:val="20"/>
                <w:szCs w:val="20"/>
                <w:lang w:eastAsia="ru-RU"/>
              </w:rPr>
            </w:pPr>
            <w:r w:rsidRPr="00A5746B">
              <w:rPr>
                <w:rFonts w:eastAsia="Times New Roman"/>
                <w:sz w:val="20"/>
                <w:szCs w:val="20"/>
                <w:lang w:eastAsia="ru-RU"/>
              </w:rPr>
              <w:t>Учебные учреждения</w:t>
            </w:r>
          </w:p>
        </w:tc>
        <w:tc>
          <w:tcPr>
            <w:tcW w:w="317" w:type="pct"/>
            <w:shd w:val="clear" w:color="auto" w:fill="auto"/>
            <w:noWrap/>
            <w:vAlign w:val="bottom"/>
          </w:tcPr>
          <w:p w:rsidR="00496DD9" w:rsidRPr="00A5746B" w:rsidRDefault="00496DD9" w:rsidP="00895D64">
            <w:pPr>
              <w:jc w:val="left"/>
              <w:rPr>
                <w:rFonts w:eastAsia="Times New Roman"/>
                <w:sz w:val="20"/>
                <w:szCs w:val="20"/>
                <w:lang w:eastAsia="ru-RU"/>
              </w:rPr>
            </w:pPr>
            <w:r w:rsidRPr="00A5746B">
              <w:rPr>
                <w:rFonts w:eastAsia="Times New Roman"/>
                <w:sz w:val="20"/>
                <w:szCs w:val="20"/>
                <w:lang w:eastAsia="ru-RU"/>
              </w:rPr>
              <w:t> </w:t>
            </w:r>
          </w:p>
        </w:tc>
      </w:tr>
      <w:tr w:rsidR="00496DD9" w:rsidRPr="00A5746B" w:rsidTr="00015674">
        <w:trPr>
          <w:cantSplit/>
        </w:trPr>
        <w:tc>
          <w:tcPr>
            <w:tcW w:w="177" w:type="pct"/>
            <w:vMerge/>
            <w:vAlign w:val="center"/>
          </w:tcPr>
          <w:p w:rsidR="00496DD9" w:rsidRPr="00A5746B" w:rsidRDefault="00496DD9" w:rsidP="00895D64">
            <w:pPr>
              <w:jc w:val="left"/>
              <w:rPr>
                <w:rFonts w:eastAsia="Times New Roman"/>
                <w:sz w:val="20"/>
                <w:szCs w:val="20"/>
                <w:lang w:eastAsia="ru-RU"/>
              </w:rPr>
            </w:pPr>
          </w:p>
        </w:tc>
        <w:tc>
          <w:tcPr>
            <w:tcW w:w="438" w:type="pct"/>
            <w:vMerge/>
            <w:vAlign w:val="center"/>
          </w:tcPr>
          <w:p w:rsidR="00496DD9" w:rsidRPr="00A5746B" w:rsidRDefault="00496DD9" w:rsidP="00895D64">
            <w:pPr>
              <w:jc w:val="left"/>
              <w:rPr>
                <w:rFonts w:eastAsia="Times New Roman"/>
                <w:sz w:val="20"/>
                <w:szCs w:val="20"/>
                <w:lang w:eastAsia="ru-RU"/>
              </w:rPr>
            </w:pPr>
          </w:p>
        </w:tc>
        <w:tc>
          <w:tcPr>
            <w:tcW w:w="605" w:type="pct"/>
            <w:vMerge/>
            <w:vAlign w:val="center"/>
          </w:tcPr>
          <w:p w:rsidR="00496DD9" w:rsidRPr="00A5746B" w:rsidRDefault="00496DD9" w:rsidP="00895D64">
            <w:pPr>
              <w:jc w:val="left"/>
              <w:rPr>
                <w:rFonts w:eastAsia="Times New Roman"/>
                <w:sz w:val="20"/>
                <w:szCs w:val="20"/>
                <w:lang w:eastAsia="ru-RU"/>
              </w:rPr>
            </w:pPr>
          </w:p>
        </w:tc>
        <w:tc>
          <w:tcPr>
            <w:tcW w:w="419" w:type="pct"/>
            <w:vMerge/>
            <w:vAlign w:val="center"/>
          </w:tcPr>
          <w:p w:rsidR="00496DD9" w:rsidRPr="00A5746B" w:rsidRDefault="00496DD9" w:rsidP="00895D64">
            <w:pPr>
              <w:jc w:val="left"/>
              <w:rPr>
                <w:rFonts w:eastAsia="Times New Roman"/>
                <w:sz w:val="20"/>
                <w:szCs w:val="20"/>
                <w:lang w:eastAsia="ru-RU"/>
              </w:rPr>
            </w:pPr>
          </w:p>
        </w:tc>
        <w:tc>
          <w:tcPr>
            <w:tcW w:w="372" w:type="pct"/>
            <w:vMerge/>
            <w:vAlign w:val="center"/>
          </w:tcPr>
          <w:p w:rsidR="00496DD9" w:rsidRPr="00A5746B" w:rsidRDefault="00496DD9" w:rsidP="00895D64">
            <w:pPr>
              <w:jc w:val="left"/>
              <w:rPr>
                <w:rFonts w:eastAsia="Times New Roman"/>
                <w:sz w:val="20"/>
                <w:szCs w:val="20"/>
                <w:lang w:eastAsia="ru-RU"/>
              </w:rPr>
            </w:pPr>
          </w:p>
        </w:tc>
        <w:tc>
          <w:tcPr>
            <w:tcW w:w="375" w:type="pct"/>
            <w:vMerge/>
            <w:vAlign w:val="center"/>
          </w:tcPr>
          <w:p w:rsidR="00496DD9" w:rsidRPr="00A5746B" w:rsidRDefault="00496DD9" w:rsidP="00895D64">
            <w:pPr>
              <w:jc w:val="left"/>
              <w:rPr>
                <w:rFonts w:eastAsia="Times New Roman"/>
                <w:sz w:val="20"/>
                <w:szCs w:val="20"/>
                <w:lang w:eastAsia="ru-RU"/>
              </w:rPr>
            </w:pPr>
          </w:p>
        </w:tc>
        <w:tc>
          <w:tcPr>
            <w:tcW w:w="342" w:type="pct"/>
            <w:vMerge/>
            <w:vAlign w:val="center"/>
          </w:tcPr>
          <w:p w:rsidR="00496DD9" w:rsidRPr="00A5746B" w:rsidRDefault="00496DD9" w:rsidP="00895D64">
            <w:pPr>
              <w:jc w:val="left"/>
              <w:rPr>
                <w:rFonts w:eastAsia="Times New Roman"/>
                <w:sz w:val="20"/>
                <w:szCs w:val="20"/>
                <w:lang w:eastAsia="ru-RU"/>
              </w:rPr>
            </w:pPr>
          </w:p>
        </w:tc>
        <w:tc>
          <w:tcPr>
            <w:tcW w:w="398" w:type="pct"/>
            <w:vMerge/>
            <w:vAlign w:val="center"/>
          </w:tcPr>
          <w:p w:rsidR="00496DD9" w:rsidRPr="00A5746B" w:rsidRDefault="00496DD9" w:rsidP="00895D64">
            <w:pPr>
              <w:jc w:val="left"/>
              <w:rPr>
                <w:rFonts w:eastAsia="Times New Roman"/>
                <w:sz w:val="20"/>
                <w:szCs w:val="20"/>
                <w:lang w:eastAsia="ru-RU"/>
              </w:rPr>
            </w:pPr>
          </w:p>
        </w:tc>
        <w:tc>
          <w:tcPr>
            <w:tcW w:w="344" w:type="pct"/>
            <w:vMerge/>
            <w:vAlign w:val="center"/>
          </w:tcPr>
          <w:p w:rsidR="00496DD9" w:rsidRPr="00A5746B" w:rsidRDefault="00496DD9" w:rsidP="00895D64">
            <w:pPr>
              <w:jc w:val="left"/>
              <w:rPr>
                <w:rFonts w:eastAsia="Times New Roman"/>
                <w:sz w:val="20"/>
                <w:szCs w:val="20"/>
                <w:lang w:eastAsia="ru-RU"/>
              </w:rPr>
            </w:pPr>
          </w:p>
        </w:tc>
        <w:tc>
          <w:tcPr>
            <w:tcW w:w="374" w:type="pct"/>
            <w:vMerge/>
            <w:vAlign w:val="center"/>
          </w:tcPr>
          <w:p w:rsidR="00496DD9" w:rsidRPr="00A5746B" w:rsidRDefault="00496DD9" w:rsidP="00895D64">
            <w:pPr>
              <w:jc w:val="left"/>
              <w:rPr>
                <w:rFonts w:eastAsia="Times New Roman"/>
                <w:sz w:val="20"/>
                <w:szCs w:val="20"/>
                <w:lang w:eastAsia="ru-RU"/>
              </w:rPr>
            </w:pPr>
          </w:p>
        </w:tc>
        <w:tc>
          <w:tcPr>
            <w:tcW w:w="839" w:type="pct"/>
            <w:shd w:val="clear" w:color="auto" w:fill="auto"/>
          </w:tcPr>
          <w:p w:rsidR="00496DD9" w:rsidRPr="00A5746B" w:rsidRDefault="00496DD9" w:rsidP="00895D64">
            <w:pPr>
              <w:jc w:val="center"/>
              <w:rPr>
                <w:rFonts w:eastAsia="Times New Roman"/>
                <w:sz w:val="20"/>
                <w:szCs w:val="20"/>
                <w:lang w:eastAsia="ru-RU"/>
              </w:rPr>
            </w:pPr>
            <w:r w:rsidRPr="00A5746B">
              <w:rPr>
                <w:rFonts w:eastAsia="Times New Roman"/>
                <w:sz w:val="20"/>
                <w:szCs w:val="20"/>
                <w:lang w:eastAsia="ru-RU"/>
              </w:rPr>
              <w:t>Лечебные</w:t>
            </w:r>
            <w:r w:rsidR="003F3107" w:rsidRPr="00A5746B">
              <w:rPr>
                <w:rFonts w:eastAsia="Times New Roman"/>
                <w:sz w:val="20"/>
                <w:szCs w:val="20"/>
                <w:lang w:eastAsia="ru-RU"/>
              </w:rPr>
              <w:t xml:space="preserve"> </w:t>
            </w:r>
            <w:r w:rsidRPr="00A5746B">
              <w:rPr>
                <w:rFonts w:eastAsia="Times New Roman"/>
                <w:sz w:val="20"/>
                <w:szCs w:val="20"/>
                <w:lang w:eastAsia="ru-RU"/>
              </w:rPr>
              <w:t>учреждения</w:t>
            </w:r>
          </w:p>
        </w:tc>
        <w:tc>
          <w:tcPr>
            <w:tcW w:w="317" w:type="pct"/>
            <w:shd w:val="clear" w:color="auto" w:fill="auto"/>
            <w:noWrap/>
            <w:vAlign w:val="bottom"/>
          </w:tcPr>
          <w:p w:rsidR="00496DD9" w:rsidRPr="00A5746B" w:rsidRDefault="00496DD9" w:rsidP="00895D64">
            <w:pPr>
              <w:jc w:val="left"/>
              <w:rPr>
                <w:rFonts w:eastAsia="Times New Roman"/>
                <w:sz w:val="20"/>
                <w:szCs w:val="20"/>
                <w:lang w:eastAsia="ru-RU"/>
              </w:rPr>
            </w:pPr>
            <w:r w:rsidRPr="00A5746B">
              <w:rPr>
                <w:rFonts w:eastAsia="Times New Roman"/>
                <w:sz w:val="20"/>
                <w:szCs w:val="20"/>
                <w:lang w:eastAsia="ru-RU"/>
              </w:rPr>
              <w:t> </w:t>
            </w:r>
          </w:p>
        </w:tc>
      </w:tr>
      <w:tr w:rsidR="00496DD9" w:rsidRPr="00A5746B" w:rsidTr="00015674">
        <w:trPr>
          <w:cantSplit/>
        </w:trPr>
        <w:tc>
          <w:tcPr>
            <w:tcW w:w="177" w:type="pct"/>
            <w:vMerge/>
            <w:vAlign w:val="center"/>
          </w:tcPr>
          <w:p w:rsidR="00496DD9" w:rsidRPr="00A5746B" w:rsidRDefault="00496DD9" w:rsidP="00895D64">
            <w:pPr>
              <w:jc w:val="left"/>
              <w:rPr>
                <w:rFonts w:eastAsia="Times New Roman"/>
                <w:sz w:val="20"/>
                <w:szCs w:val="20"/>
                <w:lang w:eastAsia="ru-RU"/>
              </w:rPr>
            </w:pPr>
          </w:p>
        </w:tc>
        <w:tc>
          <w:tcPr>
            <w:tcW w:w="438" w:type="pct"/>
            <w:vMerge/>
            <w:vAlign w:val="center"/>
          </w:tcPr>
          <w:p w:rsidR="00496DD9" w:rsidRPr="00A5746B" w:rsidRDefault="00496DD9" w:rsidP="00895D64">
            <w:pPr>
              <w:jc w:val="left"/>
              <w:rPr>
                <w:rFonts w:eastAsia="Times New Roman"/>
                <w:sz w:val="20"/>
                <w:szCs w:val="20"/>
                <w:lang w:eastAsia="ru-RU"/>
              </w:rPr>
            </w:pPr>
          </w:p>
        </w:tc>
        <w:tc>
          <w:tcPr>
            <w:tcW w:w="605" w:type="pct"/>
            <w:vMerge/>
            <w:vAlign w:val="center"/>
          </w:tcPr>
          <w:p w:rsidR="00496DD9" w:rsidRPr="00A5746B" w:rsidRDefault="00496DD9" w:rsidP="00895D64">
            <w:pPr>
              <w:jc w:val="left"/>
              <w:rPr>
                <w:rFonts w:eastAsia="Times New Roman"/>
                <w:sz w:val="20"/>
                <w:szCs w:val="20"/>
                <w:lang w:eastAsia="ru-RU"/>
              </w:rPr>
            </w:pPr>
          </w:p>
        </w:tc>
        <w:tc>
          <w:tcPr>
            <w:tcW w:w="419" w:type="pct"/>
            <w:vMerge/>
            <w:vAlign w:val="center"/>
          </w:tcPr>
          <w:p w:rsidR="00496DD9" w:rsidRPr="00A5746B" w:rsidRDefault="00496DD9" w:rsidP="00895D64">
            <w:pPr>
              <w:jc w:val="left"/>
              <w:rPr>
                <w:rFonts w:eastAsia="Times New Roman"/>
                <w:sz w:val="20"/>
                <w:szCs w:val="20"/>
                <w:lang w:eastAsia="ru-RU"/>
              </w:rPr>
            </w:pPr>
          </w:p>
        </w:tc>
        <w:tc>
          <w:tcPr>
            <w:tcW w:w="372" w:type="pct"/>
            <w:vMerge/>
            <w:vAlign w:val="center"/>
          </w:tcPr>
          <w:p w:rsidR="00496DD9" w:rsidRPr="00A5746B" w:rsidRDefault="00496DD9" w:rsidP="00895D64">
            <w:pPr>
              <w:jc w:val="left"/>
              <w:rPr>
                <w:rFonts w:eastAsia="Times New Roman"/>
                <w:sz w:val="20"/>
                <w:szCs w:val="20"/>
                <w:lang w:eastAsia="ru-RU"/>
              </w:rPr>
            </w:pPr>
          </w:p>
        </w:tc>
        <w:tc>
          <w:tcPr>
            <w:tcW w:w="375" w:type="pct"/>
            <w:vMerge/>
            <w:vAlign w:val="center"/>
          </w:tcPr>
          <w:p w:rsidR="00496DD9" w:rsidRPr="00A5746B" w:rsidRDefault="00496DD9" w:rsidP="00895D64">
            <w:pPr>
              <w:jc w:val="left"/>
              <w:rPr>
                <w:rFonts w:eastAsia="Times New Roman"/>
                <w:sz w:val="20"/>
                <w:szCs w:val="20"/>
                <w:lang w:eastAsia="ru-RU"/>
              </w:rPr>
            </w:pPr>
          </w:p>
        </w:tc>
        <w:tc>
          <w:tcPr>
            <w:tcW w:w="342" w:type="pct"/>
            <w:vMerge/>
            <w:vAlign w:val="center"/>
          </w:tcPr>
          <w:p w:rsidR="00496DD9" w:rsidRPr="00A5746B" w:rsidRDefault="00496DD9" w:rsidP="00895D64">
            <w:pPr>
              <w:jc w:val="left"/>
              <w:rPr>
                <w:rFonts w:eastAsia="Times New Roman"/>
                <w:sz w:val="20"/>
                <w:szCs w:val="20"/>
                <w:lang w:eastAsia="ru-RU"/>
              </w:rPr>
            </w:pPr>
          </w:p>
        </w:tc>
        <w:tc>
          <w:tcPr>
            <w:tcW w:w="398" w:type="pct"/>
            <w:vMerge/>
            <w:vAlign w:val="center"/>
          </w:tcPr>
          <w:p w:rsidR="00496DD9" w:rsidRPr="00A5746B" w:rsidRDefault="00496DD9" w:rsidP="00895D64">
            <w:pPr>
              <w:jc w:val="left"/>
              <w:rPr>
                <w:rFonts w:eastAsia="Times New Roman"/>
                <w:sz w:val="20"/>
                <w:szCs w:val="20"/>
                <w:lang w:eastAsia="ru-RU"/>
              </w:rPr>
            </w:pPr>
          </w:p>
        </w:tc>
        <w:tc>
          <w:tcPr>
            <w:tcW w:w="344" w:type="pct"/>
            <w:vMerge/>
            <w:vAlign w:val="center"/>
          </w:tcPr>
          <w:p w:rsidR="00496DD9" w:rsidRPr="00A5746B" w:rsidRDefault="00496DD9" w:rsidP="00895D64">
            <w:pPr>
              <w:jc w:val="left"/>
              <w:rPr>
                <w:rFonts w:eastAsia="Times New Roman"/>
                <w:sz w:val="20"/>
                <w:szCs w:val="20"/>
                <w:lang w:eastAsia="ru-RU"/>
              </w:rPr>
            </w:pPr>
          </w:p>
        </w:tc>
        <w:tc>
          <w:tcPr>
            <w:tcW w:w="374" w:type="pct"/>
            <w:vMerge/>
            <w:vAlign w:val="center"/>
          </w:tcPr>
          <w:p w:rsidR="00496DD9" w:rsidRPr="00A5746B" w:rsidRDefault="00496DD9" w:rsidP="00895D64">
            <w:pPr>
              <w:jc w:val="left"/>
              <w:rPr>
                <w:rFonts w:eastAsia="Times New Roman"/>
                <w:sz w:val="20"/>
                <w:szCs w:val="20"/>
                <w:lang w:eastAsia="ru-RU"/>
              </w:rPr>
            </w:pPr>
          </w:p>
        </w:tc>
        <w:tc>
          <w:tcPr>
            <w:tcW w:w="839" w:type="pct"/>
            <w:shd w:val="clear" w:color="auto" w:fill="auto"/>
          </w:tcPr>
          <w:p w:rsidR="00496DD9" w:rsidRPr="00A5746B" w:rsidRDefault="00496DD9" w:rsidP="00895D64">
            <w:pPr>
              <w:jc w:val="center"/>
              <w:rPr>
                <w:rFonts w:eastAsia="Times New Roman"/>
                <w:sz w:val="20"/>
                <w:szCs w:val="20"/>
                <w:lang w:eastAsia="ru-RU"/>
              </w:rPr>
            </w:pPr>
            <w:r w:rsidRPr="00A5746B">
              <w:rPr>
                <w:rFonts w:eastAsia="Times New Roman"/>
                <w:sz w:val="20"/>
                <w:szCs w:val="20"/>
                <w:lang w:eastAsia="ru-RU"/>
              </w:rPr>
              <w:t>Здания соцкультбыта</w:t>
            </w:r>
          </w:p>
        </w:tc>
        <w:tc>
          <w:tcPr>
            <w:tcW w:w="317" w:type="pct"/>
            <w:shd w:val="clear" w:color="auto" w:fill="auto"/>
            <w:noWrap/>
            <w:vAlign w:val="bottom"/>
          </w:tcPr>
          <w:p w:rsidR="00496DD9" w:rsidRPr="00A5746B" w:rsidRDefault="00496DD9" w:rsidP="00895D64">
            <w:pPr>
              <w:jc w:val="center"/>
              <w:rPr>
                <w:rFonts w:eastAsia="Times New Roman"/>
                <w:sz w:val="20"/>
                <w:szCs w:val="20"/>
                <w:lang w:eastAsia="ru-RU"/>
              </w:rPr>
            </w:pPr>
            <w:r w:rsidRPr="00A5746B">
              <w:rPr>
                <w:rFonts w:eastAsia="Times New Roman"/>
                <w:sz w:val="20"/>
                <w:szCs w:val="20"/>
                <w:lang w:eastAsia="ru-RU"/>
              </w:rPr>
              <w:t>1</w:t>
            </w:r>
          </w:p>
        </w:tc>
      </w:tr>
      <w:tr w:rsidR="00496DD9" w:rsidRPr="00A5746B" w:rsidTr="00015674">
        <w:trPr>
          <w:cantSplit/>
        </w:trPr>
        <w:tc>
          <w:tcPr>
            <w:tcW w:w="177" w:type="pct"/>
            <w:vMerge/>
            <w:vAlign w:val="center"/>
          </w:tcPr>
          <w:p w:rsidR="00496DD9" w:rsidRPr="00A5746B" w:rsidRDefault="00496DD9" w:rsidP="00895D64">
            <w:pPr>
              <w:jc w:val="left"/>
              <w:rPr>
                <w:rFonts w:eastAsia="Times New Roman"/>
                <w:sz w:val="20"/>
                <w:szCs w:val="20"/>
                <w:lang w:eastAsia="ru-RU"/>
              </w:rPr>
            </w:pPr>
          </w:p>
        </w:tc>
        <w:tc>
          <w:tcPr>
            <w:tcW w:w="438" w:type="pct"/>
            <w:vMerge/>
            <w:vAlign w:val="center"/>
          </w:tcPr>
          <w:p w:rsidR="00496DD9" w:rsidRPr="00A5746B" w:rsidRDefault="00496DD9" w:rsidP="00895D64">
            <w:pPr>
              <w:jc w:val="left"/>
              <w:rPr>
                <w:rFonts w:eastAsia="Times New Roman"/>
                <w:sz w:val="20"/>
                <w:szCs w:val="20"/>
                <w:lang w:eastAsia="ru-RU"/>
              </w:rPr>
            </w:pPr>
          </w:p>
        </w:tc>
        <w:tc>
          <w:tcPr>
            <w:tcW w:w="605" w:type="pct"/>
            <w:vMerge/>
            <w:vAlign w:val="center"/>
          </w:tcPr>
          <w:p w:rsidR="00496DD9" w:rsidRPr="00A5746B" w:rsidRDefault="00496DD9" w:rsidP="00895D64">
            <w:pPr>
              <w:jc w:val="left"/>
              <w:rPr>
                <w:rFonts w:eastAsia="Times New Roman"/>
                <w:sz w:val="20"/>
                <w:szCs w:val="20"/>
                <w:lang w:eastAsia="ru-RU"/>
              </w:rPr>
            </w:pPr>
          </w:p>
        </w:tc>
        <w:tc>
          <w:tcPr>
            <w:tcW w:w="419" w:type="pct"/>
            <w:vMerge/>
            <w:vAlign w:val="center"/>
          </w:tcPr>
          <w:p w:rsidR="00496DD9" w:rsidRPr="00A5746B" w:rsidRDefault="00496DD9" w:rsidP="00895D64">
            <w:pPr>
              <w:jc w:val="left"/>
              <w:rPr>
                <w:rFonts w:eastAsia="Times New Roman"/>
                <w:sz w:val="20"/>
                <w:szCs w:val="20"/>
                <w:lang w:eastAsia="ru-RU"/>
              </w:rPr>
            </w:pPr>
          </w:p>
        </w:tc>
        <w:tc>
          <w:tcPr>
            <w:tcW w:w="372" w:type="pct"/>
            <w:vMerge/>
            <w:vAlign w:val="center"/>
          </w:tcPr>
          <w:p w:rsidR="00496DD9" w:rsidRPr="00A5746B" w:rsidRDefault="00496DD9" w:rsidP="00895D64">
            <w:pPr>
              <w:jc w:val="left"/>
              <w:rPr>
                <w:rFonts w:eastAsia="Times New Roman"/>
                <w:sz w:val="20"/>
                <w:szCs w:val="20"/>
                <w:lang w:eastAsia="ru-RU"/>
              </w:rPr>
            </w:pPr>
          </w:p>
        </w:tc>
        <w:tc>
          <w:tcPr>
            <w:tcW w:w="375" w:type="pct"/>
            <w:vMerge/>
            <w:vAlign w:val="center"/>
          </w:tcPr>
          <w:p w:rsidR="00496DD9" w:rsidRPr="00A5746B" w:rsidRDefault="00496DD9" w:rsidP="00895D64">
            <w:pPr>
              <w:jc w:val="left"/>
              <w:rPr>
                <w:rFonts w:eastAsia="Times New Roman"/>
                <w:sz w:val="20"/>
                <w:szCs w:val="20"/>
                <w:lang w:eastAsia="ru-RU"/>
              </w:rPr>
            </w:pPr>
          </w:p>
        </w:tc>
        <w:tc>
          <w:tcPr>
            <w:tcW w:w="342" w:type="pct"/>
            <w:vMerge/>
            <w:vAlign w:val="center"/>
          </w:tcPr>
          <w:p w:rsidR="00496DD9" w:rsidRPr="00A5746B" w:rsidRDefault="00496DD9" w:rsidP="00895D64">
            <w:pPr>
              <w:jc w:val="left"/>
              <w:rPr>
                <w:rFonts w:eastAsia="Times New Roman"/>
                <w:sz w:val="20"/>
                <w:szCs w:val="20"/>
                <w:lang w:eastAsia="ru-RU"/>
              </w:rPr>
            </w:pPr>
          </w:p>
        </w:tc>
        <w:tc>
          <w:tcPr>
            <w:tcW w:w="398" w:type="pct"/>
            <w:vMerge/>
            <w:vAlign w:val="center"/>
          </w:tcPr>
          <w:p w:rsidR="00496DD9" w:rsidRPr="00A5746B" w:rsidRDefault="00496DD9" w:rsidP="00895D64">
            <w:pPr>
              <w:jc w:val="left"/>
              <w:rPr>
                <w:rFonts w:eastAsia="Times New Roman"/>
                <w:sz w:val="20"/>
                <w:szCs w:val="20"/>
                <w:lang w:eastAsia="ru-RU"/>
              </w:rPr>
            </w:pPr>
          </w:p>
        </w:tc>
        <w:tc>
          <w:tcPr>
            <w:tcW w:w="344" w:type="pct"/>
            <w:vMerge/>
            <w:vAlign w:val="center"/>
          </w:tcPr>
          <w:p w:rsidR="00496DD9" w:rsidRPr="00A5746B" w:rsidRDefault="00496DD9" w:rsidP="00895D64">
            <w:pPr>
              <w:jc w:val="left"/>
              <w:rPr>
                <w:rFonts w:eastAsia="Times New Roman"/>
                <w:sz w:val="20"/>
                <w:szCs w:val="20"/>
                <w:lang w:eastAsia="ru-RU"/>
              </w:rPr>
            </w:pPr>
          </w:p>
        </w:tc>
        <w:tc>
          <w:tcPr>
            <w:tcW w:w="374" w:type="pct"/>
            <w:vMerge/>
            <w:vAlign w:val="center"/>
          </w:tcPr>
          <w:p w:rsidR="00496DD9" w:rsidRPr="00A5746B" w:rsidRDefault="00496DD9" w:rsidP="00895D64">
            <w:pPr>
              <w:jc w:val="left"/>
              <w:rPr>
                <w:rFonts w:eastAsia="Times New Roman"/>
                <w:sz w:val="20"/>
                <w:szCs w:val="20"/>
                <w:lang w:eastAsia="ru-RU"/>
              </w:rPr>
            </w:pPr>
          </w:p>
        </w:tc>
        <w:tc>
          <w:tcPr>
            <w:tcW w:w="839" w:type="pct"/>
            <w:shd w:val="clear" w:color="auto" w:fill="auto"/>
          </w:tcPr>
          <w:p w:rsidR="00496DD9" w:rsidRPr="00A5746B" w:rsidRDefault="00496DD9" w:rsidP="00895D64">
            <w:pPr>
              <w:jc w:val="center"/>
              <w:rPr>
                <w:rFonts w:eastAsia="Times New Roman"/>
                <w:sz w:val="20"/>
                <w:szCs w:val="20"/>
                <w:lang w:eastAsia="ru-RU"/>
              </w:rPr>
            </w:pPr>
            <w:r w:rsidRPr="00A5746B">
              <w:rPr>
                <w:rFonts w:eastAsia="Times New Roman"/>
                <w:sz w:val="20"/>
                <w:szCs w:val="20"/>
                <w:lang w:eastAsia="ru-RU"/>
              </w:rPr>
              <w:t xml:space="preserve"> Прочие</w:t>
            </w:r>
          </w:p>
        </w:tc>
        <w:tc>
          <w:tcPr>
            <w:tcW w:w="317" w:type="pct"/>
            <w:shd w:val="clear" w:color="auto" w:fill="auto"/>
            <w:noWrap/>
            <w:vAlign w:val="bottom"/>
          </w:tcPr>
          <w:p w:rsidR="00496DD9" w:rsidRPr="00A5746B" w:rsidRDefault="00496DD9" w:rsidP="00895D64">
            <w:pPr>
              <w:jc w:val="left"/>
              <w:rPr>
                <w:rFonts w:eastAsia="Times New Roman"/>
                <w:sz w:val="20"/>
                <w:szCs w:val="20"/>
                <w:lang w:eastAsia="ru-RU"/>
              </w:rPr>
            </w:pPr>
            <w:r w:rsidRPr="00A5746B">
              <w:rPr>
                <w:rFonts w:eastAsia="Times New Roman"/>
                <w:sz w:val="20"/>
                <w:szCs w:val="20"/>
                <w:lang w:eastAsia="ru-RU"/>
              </w:rPr>
              <w:t> </w:t>
            </w:r>
          </w:p>
        </w:tc>
      </w:tr>
    </w:tbl>
    <w:p w:rsidR="00496DD9" w:rsidRPr="00A5746B" w:rsidRDefault="00496DD9" w:rsidP="00496DD9">
      <w:pPr>
        <w:pStyle w:val="Affb"/>
      </w:pPr>
    </w:p>
    <w:p w:rsidR="00496DD9" w:rsidRPr="00A5746B" w:rsidRDefault="00496DD9" w:rsidP="00496DD9">
      <w:pPr>
        <w:pStyle w:val="30"/>
        <w:spacing w:line="240" w:lineRule="auto"/>
      </w:pPr>
      <w:bookmarkStart w:id="13" w:name="_Toc121588397"/>
      <w:r w:rsidRPr="00A5746B">
        <w:t>1.2 Зоны действия индивидуального теплоснабжения</w:t>
      </w:r>
      <w:bookmarkEnd w:id="13"/>
    </w:p>
    <w:p w:rsidR="00496DD9" w:rsidRPr="00A5746B" w:rsidRDefault="00496DD9" w:rsidP="00496DD9">
      <w:pPr>
        <w:pStyle w:val="Affb"/>
      </w:pPr>
      <w:r w:rsidRPr="00A5746B">
        <w:t>Системы централизованного теплоснабжения действуют в п. Яр, с. Дизьмино, с. Пудем, д. Зюино, д. Бачумово, д. Ворца, с. Укан, д. Бармашур, с. Никольское, с. Елово.</w:t>
      </w:r>
    </w:p>
    <w:p w:rsidR="00496DD9" w:rsidRPr="00A5746B" w:rsidRDefault="00496DD9" w:rsidP="00496DD9">
      <w:pPr>
        <w:pStyle w:val="Affb"/>
      </w:pPr>
      <w:r w:rsidRPr="00A5746B">
        <w:t xml:space="preserve">К сети централизованного теплоснабжения подключены жилые многоквартирные дома, а также административные и социально-значимые объекты. Зоны действия индивидуального теплоснабжения сформированы в микрорайонах с коттеджной и усадебной застройкой. Подключение существующей индивидуальной застройки к сетям централизованного теплоснабжения не планируется. </w:t>
      </w:r>
    </w:p>
    <w:p w:rsidR="00496DD9" w:rsidRPr="00A5746B" w:rsidRDefault="00496DD9" w:rsidP="00496DD9">
      <w:pPr>
        <w:pStyle w:val="Affb"/>
      </w:pPr>
      <w:r w:rsidRPr="00A5746B">
        <w:t>При отсутствии централизованного теплоснабжения отопление осуществляется от индивидуальных источников тепла, работающих на природном газе,</w:t>
      </w:r>
      <w:r w:rsidR="003F3107" w:rsidRPr="00A5746B">
        <w:t xml:space="preserve"> </w:t>
      </w:r>
      <w:r w:rsidRPr="00A5746B">
        <w:t xml:space="preserve">твердом топливе (дрова, уголь), а также электроэнергии. Индивидуальное отопление осуществляется от теплоснабжающих </w:t>
      </w:r>
      <w:r w:rsidRPr="00A5746B">
        <w:lastRenderedPageBreak/>
        <w:t xml:space="preserve">устройств без потерь при передаче, так как нет внешних систем транспортировки тепла. Поэтому потребление тепла при теплоснабжении от индивидуальных установок можно принять равным его производству. </w:t>
      </w:r>
    </w:p>
    <w:p w:rsidR="00895D64" w:rsidRPr="00A5746B" w:rsidRDefault="00895D64" w:rsidP="0006129B">
      <w:pPr>
        <w:ind w:firstLine="709"/>
      </w:pPr>
    </w:p>
    <w:p w:rsidR="00496DD9" w:rsidRPr="00A5746B" w:rsidRDefault="00496DD9" w:rsidP="0006129B">
      <w:pPr>
        <w:pStyle w:val="30"/>
        <w:spacing w:line="240" w:lineRule="auto"/>
        <w:sectPr w:rsidR="00496DD9" w:rsidRPr="00A5746B" w:rsidSect="00794993">
          <w:pgSz w:w="16838" w:h="11906" w:orient="landscape"/>
          <w:pgMar w:top="851" w:right="1134" w:bottom="1134" w:left="1134" w:header="709" w:footer="709" w:gutter="0"/>
          <w:cols w:space="708"/>
          <w:docGrid w:linePitch="360"/>
        </w:sectPr>
      </w:pPr>
    </w:p>
    <w:p w:rsidR="00BF1751" w:rsidRPr="00A5746B" w:rsidRDefault="00F0314C" w:rsidP="0006129B">
      <w:pPr>
        <w:pStyle w:val="30"/>
        <w:spacing w:line="240" w:lineRule="auto"/>
      </w:pPr>
      <w:bookmarkStart w:id="14" w:name="_Toc121588398"/>
      <w:bookmarkStart w:id="15" w:name="_Toc422303782"/>
      <w:r w:rsidRPr="00A5746B">
        <w:lastRenderedPageBreak/>
        <w:t xml:space="preserve">1.3 </w:t>
      </w:r>
      <w:r w:rsidR="00BF1751" w:rsidRPr="00A5746B">
        <w:t xml:space="preserve">Изменения, произошедшие в функциональной структуре </w:t>
      </w:r>
      <w:r w:rsidR="006E64FD" w:rsidRPr="00A5746B">
        <w:t xml:space="preserve">теплоснабжения </w:t>
      </w:r>
      <w:r w:rsidR="00EF4F5F" w:rsidRPr="00A5746B">
        <w:t>округа</w:t>
      </w:r>
      <w:r w:rsidR="003F3107" w:rsidRPr="00A5746B">
        <w:t xml:space="preserve"> </w:t>
      </w:r>
      <w:r w:rsidR="00BF1751" w:rsidRPr="00A5746B">
        <w:t xml:space="preserve">за период, </w:t>
      </w:r>
      <w:r w:rsidR="00042A16" w:rsidRPr="00A5746B">
        <w:t>предшествующий разработке (актуализации) схемы теплоснабжения</w:t>
      </w:r>
      <w:bookmarkEnd w:id="14"/>
    </w:p>
    <w:p w:rsidR="008936C9" w:rsidRPr="00A5746B" w:rsidRDefault="008E3778" w:rsidP="008936C9">
      <w:pPr>
        <w:pStyle w:val="Affb"/>
      </w:pPr>
      <w:r w:rsidRPr="00A5746B">
        <w:t>Муниципальный округ «Ярский район» Удмуртской Республики</w:t>
      </w:r>
      <w:r w:rsidR="008936C9" w:rsidRPr="00A5746B">
        <w:t xml:space="preserve"> образован в 20</w:t>
      </w:r>
      <w:r w:rsidRPr="00A5746B">
        <w:t>21</w:t>
      </w:r>
      <w:r w:rsidR="008936C9" w:rsidRPr="00A5746B">
        <w:t xml:space="preserve"> году, путем объединения муниципальных образований, ранее входящих в состав муниципального образования </w:t>
      </w:r>
      <w:r w:rsidRPr="00A5746B">
        <w:t>Ярский</w:t>
      </w:r>
      <w:r w:rsidR="008936C9" w:rsidRPr="00A5746B">
        <w:t xml:space="preserve"> район, в новое муниципальное образование.</w:t>
      </w:r>
    </w:p>
    <w:p w:rsidR="002E6EC9" w:rsidRPr="00A5746B" w:rsidRDefault="008936C9" w:rsidP="002E6EC9">
      <w:pPr>
        <w:pStyle w:val="Affb"/>
      </w:pPr>
      <w:r w:rsidRPr="00A5746B">
        <w:t xml:space="preserve">Схема теплоснабжения </w:t>
      </w:r>
      <w:r w:rsidR="002E6EC9" w:rsidRPr="00A5746B">
        <w:t xml:space="preserve">Муниципального округа «Ярский район» Удмуртской Республики </w:t>
      </w:r>
      <w:r w:rsidRPr="00A5746B">
        <w:t xml:space="preserve">разрабатывается впервые. </w:t>
      </w:r>
      <w:r w:rsidR="002E6EC9" w:rsidRPr="00A5746B">
        <w:t>Ранее были разработаны схемы теплоснабжения МО "Ворцинское" (утверждена Постановлением Администрации муниципального образования "Ворцинское" от 18.04.2016 № 25)</w:t>
      </w:r>
      <w:r w:rsidR="002C34C2" w:rsidRPr="00A5746B">
        <w:t xml:space="preserve">, </w:t>
      </w:r>
      <w:r w:rsidR="002E6EC9" w:rsidRPr="00A5746B">
        <w:t xml:space="preserve">МО "Зюинское" </w:t>
      </w:r>
      <w:r w:rsidR="002C34C2" w:rsidRPr="00A5746B">
        <w:t>(</w:t>
      </w:r>
      <w:r w:rsidR="002E6EC9" w:rsidRPr="00A5746B">
        <w:t>утверждена</w:t>
      </w:r>
      <w:r w:rsidR="002E6EC9" w:rsidRPr="00A5746B">
        <w:tab/>
        <w:t>постановление</w:t>
      </w:r>
      <w:r w:rsidR="002C34C2" w:rsidRPr="00A5746B">
        <w:t>м</w:t>
      </w:r>
      <w:r w:rsidR="002E6EC9" w:rsidRPr="00A5746B">
        <w:t xml:space="preserve"> администрации МО "Зюи</w:t>
      </w:r>
      <w:r w:rsidR="002E6EC9" w:rsidRPr="00A5746B">
        <w:t>н</w:t>
      </w:r>
      <w:r w:rsidR="002E6EC9" w:rsidRPr="00A5746B">
        <w:t>ское" от 2.04.2016 № 36.1</w:t>
      </w:r>
      <w:r w:rsidR="002C34C2" w:rsidRPr="00A5746B">
        <w:t xml:space="preserve">), </w:t>
      </w:r>
      <w:r w:rsidR="002E6EC9" w:rsidRPr="00A5746B">
        <w:t>МО "Пудемское"</w:t>
      </w:r>
      <w:r w:rsidR="002C34C2" w:rsidRPr="00A5746B">
        <w:t xml:space="preserve"> (утверждена </w:t>
      </w:r>
      <w:r w:rsidR="002E6EC9" w:rsidRPr="00A5746B">
        <w:t>постановление</w:t>
      </w:r>
      <w:r w:rsidR="002C34C2" w:rsidRPr="00A5746B">
        <w:t>м</w:t>
      </w:r>
      <w:r w:rsidR="002E6EC9" w:rsidRPr="00A5746B">
        <w:t xml:space="preserve"> от 25.01.2017 № 4 "Об утверждении схемы теплоснабжения муниципального образования "Пудем</w:t>
      </w:r>
      <w:r w:rsidR="002C34C2" w:rsidRPr="00A5746B">
        <w:t>ское" на 2016-2036</w:t>
      </w:r>
      <w:r w:rsidR="002E6EC9" w:rsidRPr="00A5746B">
        <w:t xml:space="preserve"> годы"</w:t>
      </w:r>
      <w:r w:rsidR="002C34C2" w:rsidRPr="00A5746B">
        <w:t xml:space="preserve">), </w:t>
      </w:r>
      <w:r w:rsidR="002E6EC9" w:rsidRPr="00A5746B">
        <w:t>МО "Бачумовское"</w:t>
      </w:r>
      <w:r w:rsidR="002C34C2" w:rsidRPr="00A5746B">
        <w:t xml:space="preserve"> (</w:t>
      </w:r>
      <w:r w:rsidR="002E6EC9" w:rsidRPr="00A5746B">
        <w:t>утверждена</w:t>
      </w:r>
      <w:r w:rsidR="002C34C2" w:rsidRPr="00A5746B">
        <w:t xml:space="preserve"> </w:t>
      </w:r>
      <w:r w:rsidR="002E6EC9" w:rsidRPr="00A5746B">
        <w:tab/>
        <w:t>Постановление</w:t>
      </w:r>
      <w:r w:rsidR="002C34C2" w:rsidRPr="00A5746B">
        <w:t>м</w:t>
      </w:r>
      <w:r w:rsidR="002E6EC9" w:rsidRPr="00A5746B">
        <w:t xml:space="preserve"> Администрации МО "Бач</w:t>
      </w:r>
      <w:r w:rsidR="002E6EC9" w:rsidRPr="00A5746B">
        <w:t>у</w:t>
      </w:r>
      <w:r w:rsidR="002E6EC9" w:rsidRPr="00A5746B">
        <w:t>мовское" от 01.03.2016 № 14.1</w:t>
      </w:r>
      <w:r w:rsidR="002C34C2" w:rsidRPr="00A5746B">
        <w:t xml:space="preserve">), </w:t>
      </w:r>
      <w:r w:rsidR="002E6EC9" w:rsidRPr="00A5746B">
        <w:t xml:space="preserve">МО "Еловское" </w:t>
      </w:r>
      <w:r w:rsidR="002C34C2" w:rsidRPr="00A5746B">
        <w:t>(у</w:t>
      </w:r>
      <w:r w:rsidR="002E6EC9" w:rsidRPr="00A5746B">
        <w:t>тверждена</w:t>
      </w:r>
      <w:r w:rsidR="002E6EC9" w:rsidRPr="00A5746B">
        <w:tab/>
        <w:t>Постановление Администрации МО "Еловское" от 20.01.2017 № 4 "Об утверждении схемы теплоснабжения МО "Еловское" на период 2016-2030 годов"</w:t>
      </w:r>
      <w:r w:rsidR="002C34C2" w:rsidRPr="00A5746B">
        <w:t xml:space="preserve">), </w:t>
      </w:r>
      <w:r w:rsidR="002E6EC9" w:rsidRPr="00A5746B">
        <w:t>МО "Дизьминское"</w:t>
      </w:r>
      <w:r w:rsidR="002E6EC9" w:rsidRPr="00A5746B">
        <w:tab/>
      </w:r>
      <w:r w:rsidR="002C34C2" w:rsidRPr="00A5746B">
        <w:t xml:space="preserve"> (</w:t>
      </w:r>
      <w:r w:rsidR="002E6EC9" w:rsidRPr="00A5746B">
        <w:t>утверждена</w:t>
      </w:r>
      <w:r w:rsidR="002C34C2" w:rsidRPr="00A5746B">
        <w:t xml:space="preserve"> П</w:t>
      </w:r>
      <w:r w:rsidR="002E6EC9" w:rsidRPr="00A5746B">
        <w:t>остановление</w:t>
      </w:r>
      <w:r w:rsidR="002C34C2" w:rsidRPr="00A5746B">
        <w:t>м</w:t>
      </w:r>
      <w:r w:rsidR="002E6EC9" w:rsidRPr="00A5746B">
        <w:t xml:space="preserve"> Администрации МО "Дизьминское" от 14.04.2016 № 19.2 «Об</w:t>
      </w:r>
      <w:r w:rsidR="003F3107" w:rsidRPr="00A5746B">
        <w:t xml:space="preserve"> </w:t>
      </w:r>
      <w:r w:rsidR="002E6EC9" w:rsidRPr="00A5746B">
        <w:t>утверждении схемы теплоснабжения муниц</w:t>
      </w:r>
      <w:r w:rsidR="002E6EC9" w:rsidRPr="00A5746B">
        <w:t>и</w:t>
      </w:r>
      <w:r w:rsidR="002E6EC9" w:rsidRPr="00A5746B">
        <w:t>пального образования «Дизьминское» на 2016-2030 годы»</w:t>
      </w:r>
      <w:r w:rsidR="002C34C2" w:rsidRPr="00A5746B">
        <w:t xml:space="preserve">), </w:t>
      </w:r>
      <w:r w:rsidR="002E6EC9" w:rsidRPr="00A5746B">
        <w:t xml:space="preserve">МО "Казаковское" </w:t>
      </w:r>
      <w:r w:rsidR="002C34C2" w:rsidRPr="00A5746B">
        <w:t>(</w:t>
      </w:r>
      <w:r w:rsidR="002E6EC9" w:rsidRPr="00A5746B">
        <w:tab/>
        <w:t>утверждена</w:t>
      </w:r>
      <w:r w:rsidR="003F3107" w:rsidRPr="00A5746B">
        <w:t xml:space="preserve"> </w:t>
      </w:r>
      <w:r w:rsidR="002E6EC9" w:rsidRPr="00A5746B">
        <w:t>Постановление Администрации МО "Казаковское" "Об утверждении схемы теплоснабжения МО "Казаковское"</w:t>
      </w:r>
      <w:r w:rsidR="002C34C2" w:rsidRPr="00A5746B">
        <w:t xml:space="preserve"> на 2016-2030 от 29.03.2016 №19), </w:t>
      </w:r>
      <w:r w:rsidR="002E6EC9" w:rsidRPr="00A5746B">
        <w:t xml:space="preserve">МО "Бармашурское" </w:t>
      </w:r>
      <w:r w:rsidR="002C34C2" w:rsidRPr="00A5746B">
        <w:t>(</w:t>
      </w:r>
      <w:r w:rsidR="002C34C2" w:rsidRPr="00A5746B">
        <w:tab/>
        <w:t xml:space="preserve">утверждена </w:t>
      </w:r>
      <w:r w:rsidR="002E6EC9" w:rsidRPr="00A5746B">
        <w:t>пост</w:t>
      </w:r>
      <w:r w:rsidR="002E6EC9" w:rsidRPr="00A5746B">
        <w:t>а</w:t>
      </w:r>
      <w:r w:rsidR="002E6EC9" w:rsidRPr="00A5746B">
        <w:t>новление</w:t>
      </w:r>
      <w:r w:rsidR="002C34C2" w:rsidRPr="00A5746B">
        <w:t>м</w:t>
      </w:r>
      <w:r w:rsidR="002E6EC9" w:rsidRPr="00A5746B">
        <w:t xml:space="preserve"> Администрации МО "Бармашурское" № 22.1</w:t>
      </w:r>
      <w:r w:rsidR="003F3107" w:rsidRPr="00A5746B">
        <w:t xml:space="preserve"> </w:t>
      </w:r>
      <w:r w:rsidR="002E6EC9" w:rsidRPr="00A5746B">
        <w:t>от 11.04.2016</w:t>
      </w:r>
      <w:r w:rsidR="002C34C2" w:rsidRPr="00A5746B">
        <w:t xml:space="preserve">), </w:t>
      </w:r>
      <w:r w:rsidR="002E6EC9" w:rsidRPr="00A5746B">
        <w:t xml:space="preserve">МО "Ярское" </w:t>
      </w:r>
      <w:r w:rsidR="002C34C2" w:rsidRPr="00A5746B">
        <w:t>(</w:t>
      </w:r>
      <w:r w:rsidR="002E6EC9" w:rsidRPr="00A5746B">
        <w:t>утве</w:t>
      </w:r>
      <w:r w:rsidR="002E6EC9" w:rsidRPr="00A5746B">
        <w:t>р</w:t>
      </w:r>
      <w:r w:rsidR="002C34C2" w:rsidRPr="00A5746B">
        <w:t xml:space="preserve">ждена </w:t>
      </w:r>
      <w:r w:rsidR="002C34C2" w:rsidRPr="00A5746B">
        <w:tab/>
        <w:t>Постановлением</w:t>
      </w:r>
      <w:r w:rsidR="002E6EC9" w:rsidRPr="00A5746B">
        <w:t xml:space="preserve"> Администрации</w:t>
      </w:r>
      <w:r w:rsidR="002C34C2" w:rsidRPr="00A5746B">
        <w:t xml:space="preserve"> МО "Ярское" от 08.04.2016 № 42), </w:t>
      </w:r>
      <w:r w:rsidR="002E6EC9" w:rsidRPr="00A5746B">
        <w:t>МО "Уканское"</w:t>
      </w:r>
      <w:r w:rsidR="002C34C2" w:rsidRPr="00A5746B">
        <w:t xml:space="preserve"> (утверждена </w:t>
      </w:r>
      <w:r w:rsidR="002E6EC9" w:rsidRPr="00A5746B">
        <w:t>постановление</w:t>
      </w:r>
      <w:r w:rsidR="002C34C2" w:rsidRPr="00A5746B">
        <w:t>м</w:t>
      </w:r>
      <w:r w:rsidR="002E6EC9" w:rsidRPr="00A5746B">
        <w:t xml:space="preserve"> Администрации от 14.04.2016 № 39 "Об утверждении схемы те</w:t>
      </w:r>
      <w:r w:rsidR="002E6EC9" w:rsidRPr="00A5746B">
        <w:t>п</w:t>
      </w:r>
      <w:r w:rsidR="002E6EC9" w:rsidRPr="00A5746B">
        <w:t>лоснабжения муниципального образования «Уканское» на период 2016-2030 годов"</w:t>
      </w:r>
      <w:r w:rsidR="002C34C2" w:rsidRPr="00A5746B">
        <w:t>).</w:t>
      </w:r>
    </w:p>
    <w:p w:rsidR="0097030E" w:rsidRPr="00A5746B" w:rsidRDefault="008936C9" w:rsidP="008936C9">
      <w:pPr>
        <w:pStyle w:val="Affb"/>
      </w:pPr>
      <w:r w:rsidRPr="00A5746B">
        <w:t xml:space="preserve">С момента разработки </w:t>
      </w:r>
      <w:r w:rsidR="002C34C2" w:rsidRPr="00A5746B">
        <w:t xml:space="preserve">схем теплоснабжения </w:t>
      </w:r>
      <w:r w:rsidR="0097030E" w:rsidRPr="00A5746B">
        <w:t>выявлены следующие изменения:</w:t>
      </w:r>
    </w:p>
    <w:p w:rsidR="00496DD9" w:rsidRPr="00A5746B" w:rsidRDefault="005D3F5B" w:rsidP="00F14217">
      <w:pPr>
        <w:pStyle w:val="Affb"/>
      </w:pPr>
      <w:r w:rsidRPr="00A5746B">
        <w:t xml:space="preserve">- были закрыты угольные котельные в </w:t>
      </w:r>
      <w:r w:rsidR="002532E9" w:rsidRPr="00A5746B">
        <w:t>с. Дизьмино (ул. Полевая, д. 12), с. Елово (ул. М</w:t>
      </w:r>
      <w:r w:rsidR="002532E9" w:rsidRPr="00A5746B">
        <w:t>о</w:t>
      </w:r>
      <w:r w:rsidR="002532E9" w:rsidRPr="00A5746B">
        <w:t xml:space="preserve">лодежная. 28а), д. Байдалино, с. Озерки, д. Тум </w:t>
      </w:r>
      <w:r w:rsidRPr="00A5746B">
        <w:t>с переводом потребителей на автономное ото</w:t>
      </w:r>
      <w:r w:rsidRPr="00A5746B">
        <w:t>п</w:t>
      </w:r>
      <w:r w:rsidRPr="00A5746B">
        <w:t>ление.</w:t>
      </w:r>
    </w:p>
    <w:p w:rsidR="00496DD9" w:rsidRPr="00A5746B" w:rsidRDefault="00496DD9" w:rsidP="00F14217">
      <w:pPr>
        <w:pStyle w:val="Affb"/>
      </w:pPr>
    </w:p>
    <w:p w:rsidR="00496DD9" w:rsidRPr="00A5746B" w:rsidRDefault="00496DD9" w:rsidP="00F14217">
      <w:pPr>
        <w:pStyle w:val="Affb"/>
        <w:sectPr w:rsidR="00496DD9" w:rsidRPr="00A5746B" w:rsidSect="00496DD9">
          <w:pgSz w:w="11906" w:h="16838"/>
          <w:pgMar w:top="1134" w:right="851" w:bottom="1134" w:left="1134" w:header="709" w:footer="709" w:gutter="0"/>
          <w:cols w:space="708"/>
          <w:docGrid w:linePitch="360"/>
        </w:sectPr>
      </w:pPr>
    </w:p>
    <w:p w:rsidR="003A5836" w:rsidRPr="00A5746B" w:rsidRDefault="003A5836" w:rsidP="0006129B">
      <w:pPr>
        <w:pStyle w:val="21"/>
        <w:spacing w:line="240" w:lineRule="auto"/>
      </w:pPr>
      <w:bookmarkStart w:id="16" w:name="_Toc121588399"/>
      <w:r w:rsidRPr="00A5746B">
        <w:lastRenderedPageBreak/>
        <w:t>Часть 2 Источники тепловой энергии.</w:t>
      </w:r>
      <w:bookmarkEnd w:id="15"/>
      <w:bookmarkEnd w:id="16"/>
    </w:p>
    <w:p w:rsidR="00F65D80" w:rsidRPr="00A5746B" w:rsidRDefault="00F65D80" w:rsidP="0006129B">
      <w:pPr>
        <w:pStyle w:val="Affb"/>
      </w:pPr>
      <w:bookmarkStart w:id="17" w:name="_Ref411433684"/>
      <w:r w:rsidRPr="00A5746B">
        <w:t xml:space="preserve">На территории муниципального образования </w:t>
      </w:r>
      <w:r w:rsidR="00A26189" w:rsidRPr="00A5746B">
        <w:t xml:space="preserve">действует </w:t>
      </w:r>
      <w:r w:rsidR="00D439F6" w:rsidRPr="00A5746B">
        <w:t>девятнадцать источников</w:t>
      </w:r>
      <w:r w:rsidR="00496DD9" w:rsidRPr="00A5746B">
        <w:t xml:space="preserve"> </w:t>
      </w:r>
      <w:r w:rsidR="002E6EC9" w:rsidRPr="00A5746B">
        <w:t>центр</w:t>
      </w:r>
      <w:r w:rsidR="002E6EC9" w:rsidRPr="00A5746B">
        <w:t>а</w:t>
      </w:r>
      <w:r w:rsidR="002E6EC9" w:rsidRPr="00A5746B">
        <w:t>лизованного теплоснабжения</w:t>
      </w:r>
      <w:r w:rsidR="00EC223C" w:rsidRPr="00A5746B">
        <w:t>.</w:t>
      </w:r>
      <w:r w:rsidR="0030224D" w:rsidRPr="00A5746B">
        <w:t xml:space="preserve"> </w:t>
      </w:r>
      <w:r w:rsidRPr="00A5746B">
        <w:t>Краткая характеристика котельн</w:t>
      </w:r>
      <w:r w:rsidR="0030224D" w:rsidRPr="00A5746B">
        <w:t>ых</w:t>
      </w:r>
      <w:r w:rsidRPr="00A5746B">
        <w:t xml:space="preserve"> представлена в таблице </w:t>
      </w:r>
      <w:r w:rsidR="00A84EB4" w:rsidRPr="00A5746B">
        <w:t>3</w:t>
      </w:r>
      <w:r w:rsidRPr="00A5746B">
        <w:t>.</w:t>
      </w:r>
    </w:p>
    <w:p w:rsidR="00F65D80" w:rsidRPr="00A5746B" w:rsidRDefault="00F65D80" w:rsidP="0006129B">
      <w:pPr>
        <w:ind w:firstLine="567"/>
        <w:rPr>
          <w:sz w:val="22"/>
        </w:rPr>
      </w:pPr>
    </w:p>
    <w:p w:rsidR="00F65D80" w:rsidRPr="00A5746B" w:rsidRDefault="00F65D80" w:rsidP="0006129B">
      <w:r w:rsidRPr="00A5746B">
        <w:t xml:space="preserve">Таблица </w:t>
      </w:r>
      <w:r w:rsidR="008A3CE6" w:rsidRPr="00A5746B">
        <w:fldChar w:fldCharType="begin"/>
      </w:r>
      <w:r w:rsidR="00A851D1" w:rsidRPr="00A5746B">
        <w:instrText xml:space="preserve"> SEQ Таблица \* ARABIC </w:instrText>
      </w:r>
      <w:r w:rsidR="008A3CE6" w:rsidRPr="00A5746B">
        <w:fldChar w:fldCharType="separate"/>
      </w:r>
      <w:r w:rsidR="00A5746B" w:rsidRPr="00A5746B">
        <w:rPr>
          <w:noProof/>
        </w:rPr>
        <w:t>3</w:t>
      </w:r>
      <w:r w:rsidR="008A3CE6" w:rsidRPr="00A5746B">
        <w:rPr>
          <w:noProof/>
        </w:rPr>
        <w:fldChar w:fldCharType="end"/>
      </w:r>
      <w:r w:rsidRPr="00A5746B">
        <w:t xml:space="preserve"> - Источники тепловой энергии, расположенные </w:t>
      </w:r>
      <w:r w:rsidR="00070E4F" w:rsidRPr="00A5746B">
        <w:t xml:space="preserve">на территории </w:t>
      </w:r>
      <w:r w:rsidR="00EF4F5F" w:rsidRPr="00A5746B">
        <w:t>округа</w:t>
      </w:r>
      <w:r w:rsidR="00070E4F" w:rsidRPr="00A5746B">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698"/>
        <w:gridCol w:w="3919"/>
        <w:gridCol w:w="2958"/>
        <w:gridCol w:w="1281"/>
        <w:gridCol w:w="1281"/>
      </w:tblGrid>
      <w:tr w:rsidR="00873E8F" w:rsidRPr="00A5746B" w:rsidTr="008B1F8E">
        <w:trPr>
          <w:cantSplit/>
          <w:trHeight w:val="419"/>
          <w:tblHeader/>
        </w:trPr>
        <w:tc>
          <w:tcPr>
            <w:tcW w:w="344" w:type="pct"/>
            <w:vAlign w:val="center"/>
          </w:tcPr>
          <w:p w:rsidR="0006129B" w:rsidRPr="00A5746B" w:rsidRDefault="0006129B" w:rsidP="0006129B">
            <w:pPr>
              <w:widowControl w:val="0"/>
              <w:adjustRightInd w:val="0"/>
              <w:jc w:val="center"/>
              <w:textAlignment w:val="baseline"/>
              <w:rPr>
                <w:rFonts w:eastAsia="Times New Roman"/>
                <w:bCs/>
                <w:iCs/>
                <w:spacing w:val="-5"/>
                <w:sz w:val="22"/>
              </w:rPr>
            </w:pPr>
            <w:r w:rsidRPr="00A5746B">
              <w:rPr>
                <w:rFonts w:eastAsia="Times New Roman"/>
                <w:bCs/>
                <w:iCs/>
                <w:spacing w:val="-5"/>
                <w:sz w:val="22"/>
              </w:rPr>
              <w:t>№ п/п</w:t>
            </w:r>
          </w:p>
        </w:tc>
        <w:tc>
          <w:tcPr>
            <w:tcW w:w="1933" w:type="pct"/>
            <w:noWrap/>
            <w:vAlign w:val="center"/>
          </w:tcPr>
          <w:p w:rsidR="0006129B" w:rsidRPr="00A5746B" w:rsidRDefault="0006129B" w:rsidP="0006129B">
            <w:pPr>
              <w:widowControl w:val="0"/>
              <w:adjustRightInd w:val="0"/>
              <w:jc w:val="center"/>
              <w:textAlignment w:val="baseline"/>
              <w:rPr>
                <w:rFonts w:eastAsia="Times New Roman"/>
                <w:bCs/>
                <w:iCs/>
                <w:spacing w:val="-5"/>
                <w:sz w:val="22"/>
              </w:rPr>
            </w:pPr>
            <w:r w:rsidRPr="00A5746B">
              <w:rPr>
                <w:rFonts w:eastAsia="Times New Roman"/>
                <w:bCs/>
                <w:iCs/>
                <w:spacing w:val="-5"/>
                <w:sz w:val="22"/>
              </w:rPr>
              <w:t>Наименование котельной</w:t>
            </w:r>
          </w:p>
        </w:tc>
        <w:tc>
          <w:tcPr>
            <w:tcW w:w="1459" w:type="pct"/>
            <w:vAlign w:val="center"/>
          </w:tcPr>
          <w:p w:rsidR="0006129B" w:rsidRPr="00A5746B" w:rsidRDefault="0006129B" w:rsidP="0006129B">
            <w:pPr>
              <w:widowControl w:val="0"/>
              <w:adjustRightInd w:val="0"/>
              <w:jc w:val="center"/>
              <w:textAlignment w:val="baseline"/>
              <w:rPr>
                <w:rFonts w:eastAsia="Times New Roman"/>
                <w:bCs/>
                <w:iCs/>
                <w:spacing w:val="-5"/>
                <w:sz w:val="22"/>
              </w:rPr>
            </w:pPr>
            <w:r w:rsidRPr="00A5746B">
              <w:rPr>
                <w:rFonts w:eastAsia="Times New Roman"/>
                <w:bCs/>
                <w:iCs/>
                <w:spacing w:val="-5"/>
                <w:sz w:val="22"/>
              </w:rPr>
              <w:t>Обслуживающая организация</w:t>
            </w:r>
          </w:p>
        </w:tc>
        <w:tc>
          <w:tcPr>
            <w:tcW w:w="632" w:type="pct"/>
            <w:noWrap/>
            <w:vAlign w:val="center"/>
          </w:tcPr>
          <w:p w:rsidR="0006129B" w:rsidRPr="00A5746B" w:rsidRDefault="0006129B" w:rsidP="0006129B">
            <w:pPr>
              <w:widowControl w:val="0"/>
              <w:adjustRightInd w:val="0"/>
              <w:jc w:val="center"/>
              <w:textAlignment w:val="baseline"/>
              <w:rPr>
                <w:rFonts w:eastAsia="Times New Roman"/>
                <w:bCs/>
                <w:iCs/>
                <w:spacing w:val="-5"/>
                <w:sz w:val="22"/>
              </w:rPr>
            </w:pPr>
            <w:r w:rsidRPr="00A5746B">
              <w:rPr>
                <w:rFonts w:eastAsia="Times New Roman"/>
                <w:bCs/>
                <w:iCs/>
                <w:spacing w:val="-5"/>
                <w:sz w:val="22"/>
              </w:rPr>
              <w:t>Устано</w:t>
            </w:r>
            <w:r w:rsidRPr="00A5746B">
              <w:rPr>
                <w:rFonts w:eastAsia="Times New Roman"/>
                <w:bCs/>
                <w:iCs/>
                <w:spacing w:val="-5"/>
                <w:sz w:val="22"/>
              </w:rPr>
              <w:t>в</w:t>
            </w:r>
            <w:r w:rsidRPr="00A5746B">
              <w:rPr>
                <w:rFonts w:eastAsia="Times New Roman"/>
                <w:bCs/>
                <w:iCs/>
                <w:spacing w:val="-5"/>
                <w:sz w:val="22"/>
              </w:rPr>
              <w:t>ленная мощность, Гкал/ч</w:t>
            </w:r>
          </w:p>
        </w:tc>
        <w:tc>
          <w:tcPr>
            <w:tcW w:w="632" w:type="pct"/>
          </w:tcPr>
          <w:p w:rsidR="0006129B" w:rsidRPr="00A5746B" w:rsidRDefault="0006129B" w:rsidP="0006129B">
            <w:pPr>
              <w:widowControl w:val="0"/>
              <w:adjustRightInd w:val="0"/>
              <w:jc w:val="center"/>
              <w:textAlignment w:val="baseline"/>
              <w:rPr>
                <w:rFonts w:eastAsia="Times New Roman"/>
                <w:bCs/>
                <w:iCs/>
                <w:spacing w:val="-5"/>
                <w:sz w:val="22"/>
              </w:rPr>
            </w:pPr>
            <w:r w:rsidRPr="00A5746B">
              <w:rPr>
                <w:rFonts w:eastAsia="Times New Roman"/>
                <w:bCs/>
                <w:iCs/>
                <w:spacing w:val="-5"/>
                <w:sz w:val="22"/>
              </w:rPr>
              <w:t>Присоед</w:t>
            </w:r>
            <w:r w:rsidRPr="00A5746B">
              <w:rPr>
                <w:rFonts w:eastAsia="Times New Roman"/>
                <w:bCs/>
                <w:iCs/>
                <w:spacing w:val="-5"/>
                <w:sz w:val="22"/>
              </w:rPr>
              <w:t>и</w:t>
            </w:r>
            <w:r w:rsidRPr="00A5746B">
              <w:rPr>
                <w:rFonts w:eastAsia="Times New Roman"/>
                <w:bCs/>
                <w:iCs/>
                <w:spacing w:val="-5"/>
                <w:sz w:val="22"/>
              </w:rPr>
              <w:t>ненная нагрузка, Гкал/час</w:t>
            </w:r>
          </w:p>
        </w:tc>
      </w:tr>
      <w:tr w:rsidR="002C34C2" w:rsidRPr="00A5746B" w:rsidTr="002C34C2">
        <w:trPr>
          <w:cantSplit/>
          <w:trHeight w:val="123"/>
        </w:trPr>
        <w:tc>
          <w:tcPr>
            <w:tcW w:w="344" w:type="pct"/>
            <w:vAlign w:val="center"/>
          </w:tcPr>
          <w:p w:rsidR="002C34C2" w:rsidRPr="00A5746B" w:rsidRDefault="002C34C2" w:rsidP="0006129B">
            <w:pPr>
              <w:pStyle w:val="ab"/>
              <w:jc w:val="center"/>
              <w:rPr>
                <w:sz w:val="22"/>
                <w:szCs w:val="22"/>
              </w:rPr>
            </w:pPr>
            <w:r w:rsidRPr="00A5746B">
              <w:rPr>
                <w:sz w:val="22"/>
                <w:szCs w:val="22"/>
              </w:rPr>
              <w:t>1</w:t>
            </w:r>
          </w:p>
        </w:tc>
        <w:tc>
          <w:tcPr>
            <w:tcW w:w="1933" w:type="pct"/>
            <w:vAlign w:val="center"/>
          </w:tcPr>
          <w:p w:rsidR="002C34C2" w:rsidRPr="00A5746B" w:rsidRDefault="002C34C2" w:rsidP="002C34C2">
            <w:pPr>
              <w:jc w:val="center"/>
              <w:rPr>
                <w:sz w:val="22"/>
              </w:rPr>
            </w:pPr>
            <w:r w:rsidRPr="00A5746B">
              <w:rPr>
                <w:sz w:val="22"/>
              </w:rPr>
              <w:t>Котельная (п. Яр, ул. Школьная, 6а)</w:t>
            </w:r>
          </w:p>
        </w:tc>
        <w:tc>
          <w:tcPr>
            <w:tcW w:w="1459" w:type="pct"/>
            <w:vAlign w:val="center"/>
          </w:tcPr>
          <w:p w:rsidR="002C34C2" w:rsidRPr="00A5746B" w:rsidRDefault="002C34C2" w:rsidP="002C34C2">
            <w:pPr>
              <w:jc w:val="center"/>
              <w:rPr>
                <w:sz w:val="22"/>
              </w:rPr>
            </w:pPr>
            <w:r w:rsidRPr="00A5746B">
              <w:rPr>
                <w:sz w:val="22"/>
              </w:rPr>
              <w:t>ООО «Яр Энерго»</w:t>
            </w:r>
          </w:p>
        </w:tc>
        <w:tc>
          <w:tcPr>
            <w:tcW w:w="632" w:type="pct"/>
            <w:noWrap/>
            <w:vAlign w:val="center"/>
          </w:tcPr>
          <w:p w:rsidR="002C34C2" w:rsidRPr="00A5746B" w:rsidRDefault="002C34C2" w:rsidP="002C34C2">
            <w:pPr>
              <w:jc w:val="center"/>
              <w:rPr>
                <w:sz w:val="22"/>
              </w:rPr>
            </w:pPr>
            <w:r w:rsidRPr="00A5746B">
              <w:rPr>
                <w:sz w:val="22"/>
              </w:rPr>
              <w:t>4,44</w:t>
            </w:r>
          </w:p>
        </w:tc>
        <w:tc>
          <w:tcPr>
            <w:tcW w:w="632" w:type="pct"/>
            <w:vAlign w:val="bottom"/>
          </w:tcPr>
          <w:p w:rsidR="002C34C2" w:rsidRPr="00A5746B" w:rsidRDefault="002C34C2">
            <w:pPr>
              <w:jc w:val="right"/>
              <w:rPr>
                <w:rFonts w:ascii="Calibri" w:hAnsi="Calibri" w:cs="Calibri"/>
                <w:sz w:val="28"/>
                <w:szCs w:val="28"/>
              </w:rPr>
            </w:pPr>
            <w:r w:rsidRPr="00A5746B">
              <w:rPr>
                <w:rFonts w:ascii="Calibri" w:hAnsi="Calibri" w:cs="Calibri"/>
                <w:sz w:val="28"/>
                <w:szCs w:val="28"/>
              </w:rPr>
              <w:t>2,15</w:t>
            </w:r>
          </w:p>
        </w:tc>
      </w:tr>
      <w:tr w:rsidR="002C34C2" w:rsidRPr="00A5746B" w:rsidTr="002C34C2">
        <w:trPr>
          <w:cantSplit/>
          <w:trHeight w:val="123"/>
        </w:trPr>
        <w:tc>
          <w:tcPr>
            <w:tcW w:w="344" w:type="pct"/>
            <w:vAlign w:val="center"/>
          </w:tcPr>
          <w:p w:rsidR="002C34C2" w:rsidRPr="00A5746B" w:rsidRDefault="002C34C2" w:rsidP="0006129B">
            <w:pPr>
              <w:pStyle w:val="ab"/>
              <w:jc w:val="center"/>
              <w:rPr>
                <w:sz w:val="22"/>
                <w:szCs w:val="22"/>
              </w:rPr>
            </w:pPr>
            <w:r w:rsidRPr="00A5746B">
              <w:rPr>
                <w:sz w:val="22"/>
                <w:szCs w:val="22"/>
              </w:rPr>
              <w:t>2</w:t>
            </w:r>
          </w:p>
        </w:tc>
        <w:tc>
          <w:tcPr>
            <w:tcW w:w="1933" w:type="pct"/>
            <w:vAlign w:val="center"/>
          </w:tcPr>
          <w:p w:rsidR="002C34C2" w:rsidRPr="00A5746B" w:rsidRDefault="002C34C2" w:rsidP="002C34C2">
            <w:pPr>
              <w:jc w:val="center"/>
              <w:rPr>
                <w:sz w:val="22"/>
              </w:rPr>
            </w:pPr>
            <w:r w:rsidRPr="00A5746B">
              <w:rPr>
                <w:sz w:val="22"/>
              </w:rPr>
              <w:t>Котельная (с.Дизьмино, ул. Школьная, 26а)</w:t>
            </w:r>
          </w:p>
        </w:tc>
        <w:tc>
          <w:tcPr>
            <w:tcW w:w="1459" w:type="pct"/>
            <w:vAlign w:val="center"/>
          </w:tcPr>
          <w:p w:rsidR="002C34C2" w:rsidRPr="00A5746B" w:rsidRDefault="002C34C2" w:rsidP="002C34C2">
            <w:pPr>
              <w:jc w:val="center"/>
              <w:rPr>
                <w:sz w:val="22"/>
              </w:rPr>
            </w:pPr>
            <w:r w:rsidRPr="00A5746B">
              <w:rPr>
                <w:sz w:val="22"/>
              </w:rPr>
              <w:t>ООО «Яр Энерго»</w:t>
            </w:r>
          </w:p>
        </w:tc>
        <w:tc>
          <w:tcPr>
            <w:tcW w:w="632" w:type="pct"/>
            <w:noWrap/>
            <w:vAlign w:val="center"/>
          </w:tcPr>
          <w:p w:rsidR="002C34C2" w:rsidRPr="00A5746B" w:rsidRDefault="002C34C2" w:rsidP="002C34C2">
            <w:pPr>
              <w:jc w:val="center"/>
              <w:rPr>
                <w:sz w:val="22"/>
              </w:rPr>
            </w:pPr>
            <w:r w:rsidRPr="00A5746B">
              <w:rPr>
                <w:sz w:val="22"/>
              </w:rPr>
              <w:t>1,08</w:t>
            </w:r>
          </w:p>
        </w:tc>
        <w:tc>
          <w:tcPr>
            <w:tcW w:w="632" w:type="pct"/>
            <w:vAlign w:val="bottom"/>
          </w:tcPr>
          <w:p w:rsidR="002C34C2" w:rsidRPr="00A5746B" w:rsidRDefault="002C34C2">
            <w:pPr>
              <w:jc w:val="right"/>
              <w:rPr>
                <w:rFonts w:ascii="Calibri" w:hAnsi="Calibri" w:cs="Calibri"/>
                <w:sz w:val="28"/>
                <w:szCs w:val="28"/>
              </w:rPr>
            </w:pPr>
            <w:r w:rsidRPr="00A5746B">
              <w:rPr>
                <w:rFonts w:ascii="Calibri" w:hAnsi="Calibri" w:cs="Calibri"/>
                <w:sz w:val="28"/>
                <w:szCs w:val="28"/>
              </w:rPr>
              <w:t>0,403</w:t>
            </w:r>
          </w:p>
        </w:tc>
      </w:tr>
      <w:tr w:rsidR="002C34C2" w:rsidRPr="00A5746B" w:rsidTr="002C34C2">
        <w:trPr>
          <w:cantSplit/>
          <w:trHeight w:val="123"/>
        </w:trPr>
        <w:tc>
          <w:tcPr>
            <w:tcW w:w="344" w:type="pct"/>
            <w:vAlign w:val="center"/>
          </w:tcPr>
          <w:p w:rsidR="002C34C2" w:rsidRPr="00A5746B" w:rsidRDefault="002C34C2" w:rsidP="0006129B">
            <w:pPr>
              <w:pStyle w:val="ab"/>
              <w:jc w:val="center"/>
              <w:rPr>
                <w:sz w:val="22"/>
                <w:szCs w:val="22"/>
              </w:rPr>
            </w:pPr>
            <w:r w:rsidRPr="00A5746B">
              <w:rPr>
                <w:sz w:val="22"/>
                <w:szCs w:val="22"/>
              </w:rPr>
              <w:t>3</w:t>
            </w:r>
          </w:p>
        </w:tc>
        <w:tc>
          <w:tcPr>
            <w:tcW w:w="1933" w:type="pct"/>
            <w:vAlign w:val="center"/>
          </w:tcPr>
          <w:p w:rsidR="002C34C2" w:rsidRPr="00A5746B" w:rsidRDefault="002C34C2" w:rsidP="002C34C2">
            <w:pPr>
              <w:jc w:val="center"/>
              <w:rPr>
                <w:sz w:val="22"/>
              </w:rPr>
            </w:pPr>
            <w:r w:rsidRPr="00A5746B">
              <w:rPr>
                <w:sz w:val="22"/>
              </w:rPr>
              <w:t>Котельная (п.Яр, ул. Советская, 1)</w:t>
            </w:r>
          </w:p>
        </w:tc>
        <w:tc>
          <w:tcPr>
            <w:tcW w:w="1459" w:type="pct"/>
            <w:vAlign w:val="center"/>
          </w:tcPr>
          <w:p w:rsidR="002C34C2" w:rsidRPr="00A5746B" w:rsidRDefault="002C34C2" w:rsidP="002C34C2">
            <w:pPr>
              <w:jc w:val="center"/>
              <w:rPr>
                <w:sz w:val="22"/>
              </w:rPr>
            </w:pPr>
            <w:r w:rsidRPr="00A5746B">
              <w:rPr>
                <w:sz w:val="22"/>
              </w:rPr>
              <w:t>ООО «Яр Энерго»</w:t>
            </w:r>
          </w:p>
        </w:tc>
        <w:tc>
          <w:tcPr>
            <w:tcW w:w="632" w:type="pct"/>
            <w:noWrap/>
            <w:vAlign w:val="center"/>
          </w:tcPr>
          <w:p w:rsidR="002C34C2" w:rsidRPr="00A5746B" w:rsidRDefault="002C34C2" w:rsidP="002C34C2">
            <w:pPr>
              <w:jc w:val="center"/>
              <w:rPr>
                <w:sz w:val="22"/>
              </w:rPr>
            </w:pPr>
            <w:r w:rsidRPr="00A5746B">
              <w:rPr>
                <w:sz w:val="22"/>
              </w:rPr>
              <w:t>2,219</w:t>
            </w:r>
          </w:p>
        </w:tc>
        <w:tc>
          <w:tcPr>
            <w:tcW w:w="632" w:type="pct"/>
            <w:vAlign w:val="bottom"/>
          </w:tcPr>
          <w:p w:rsidR="002C34C2" w:rsidRPr="00A5746B" w:rsidRDefault="002C34C2">
            <w:pPr>
              <w:jc w:val="right"/>
              <w:rPr>
                <w:rFonts w:ascii="Calibri" w:hAnsi="Calibri" w:cs="Calibri"/>
                <w:sz w:val="28"/>
                <w:szCs w:val="28"/>
              </w:rPr>
            </w:pPr>
            <w:r w:rsidRPr="00A5746B">
              <w:rPr>
                <w:rFonts w:ascii="Calibri" w:hAnsi="Calibri" w:cs="Calibri"/>
                <w:sz w:val="28"/>
                <w:szCs w:val="28"/>
              </w:rPr>
              <w:t>0,975</w:t>
            </w:r>
          </w:p>
        </w:tc>
      </w:tr>
      <w:tr w:rsidR="002C34C2" w:rsidRPr="00A5746B" w:rsidTr="002C34C2">
        <w:trPr>
          <w:cantSplit/>
          <w:trHeight w:val="123"/>
        </w:trPr>
        <w:tc>
          <w:tcPr>
            <w:tcW w:w="344" w:type="pct"/>
            <w:vAlign w:val="center"/>
          </w:tcPr>
          <w:p w:rsidR="002C34C2" w:rsidRPr="00A5746B" w:rsidRDefault="002C34C2" w:rsidP="0006129B">
            <w:pPr>
              <w:pStyle w:val="ab"/>
              <w:jc w:val="center"/>
              <w:rPr>
                <w:sz w:val="22"/>
                <w:szCs w:val="22"/>
              </w:rPr>
            </w:pPr>
            <w:r w:rsidRPr="00A5746B">
              <w:rPr>
                <w:sz w:val="22"/>
                <w:szCs w:val="22"/>
              </w:rPr>
              <w:t>4</w:t>
            </w:r>
          </w:p>
        </w:tc>
        <w:tc>
          <w:tcPr>
            <w:tcW w:w="1933" w:type="pct"/>
            <w:vAlign w:val="center"/>
          </w:tcPr>
          <w:p w:rsidR="002C34C2" w:rsidRPr="00A5746B" w:rsidRDefault="002C34C2" w:rsidP="002C34C2">
            <w:pPr>
              <w:jc w:val="center"/>
              <w:rPr>
                <w:sz w:val="22"/>
              </w:rPr>
            </w:pPr>
            <w:r w:rsidRPr="00A5746B">
              <w:rPr>
                <w:sz w:val="22"/>
              </w:rPr>
              <w:t>Котельная (с.Пудем, ул. Гагарина, 2а)</w:t>
            </w:r>
          </w:p>
        </w:tc>
        <w:tc>
          <w:tcPr>
            <w:tcW w:w="1459" w:type="pct"/>
            <w:vAlign w:val="center"/>
          </w:tcPr>
          <w:p w:rsidR="002C34C2" w:rsidRPr="00A5746B" w:rsidRDefault="002C34C2" w:rsidP="002C34C2">
            <w:pPr>
              <w:jc w:val="center"/>
              <w:rPr>
                <w:sz w:val="22"/>
              </w:rPr>
            </w:pPr>
            <w:r w:rsidRPr="00A5746B">
              <w:rPr>
                <w:sz w:val="22"/>
              </w:rPr>
              <w:t>ООО «Яр Энерго»</w:t>
            </w:r>
          </w:p>
        </w:tc>
        <w:tc>
          <w:tcPr>
            <w:tcW w:w="632" w:type="pct"/>
            <w:noWrap/>
            <w:vAlign w:val="center"/>
          </w:tcPr>
          <w:p w:rsidR="002C34C2" w:rsidRPr="00A5746B" w:rsidRDefault="002C34C2" w:rsidP="002C34C2">
            <w:pPr>
              <w:jc w:val="center"/>
              <w:rPr>
                <w:sz w:val="22"/>
              </w:rPr>
            </w:pPr>
            <w:r w:rsidRPr="00A5746B">
              <w:rPr>
                <w:sz w:val="22"/>
              </w:rPr>
              <w:t>4,623</w:t>
            </w:r>
          </w:p>
        </w:tc>
        <w:tc>
          <w:tcPr>
            <w:tcW w:w="632" w:type="pct"/>
            <w:vAlign w:val="bottom"/>
          </w:tcPr>
          <w:p w:rsidR="002C34C2" w:rsidRPr="00A5746B" w:rsidRDefault="002C34C2">
            <w:pPr>
              <w:jc w:val="right"/>
              <w:rPr>
                <w:rFonts w:ascii="Calibri" w:hAnsi="Calibri" w:cs="Calibri"/>
                <w:sz w:val="28"/>
                <w:szCs w:val="28"/>
              </w:rPr>
            </w:pPr>
            <w:r w:rsidRPr="00A5746B">
              <w:rPr>
                <w:rFonts w:ascii="Calibri" w:hAnsi="Calibri" w:cs="Calibri"/>
                <w:sz w:val="28"/>
                <w:szCs w:val="28"/>
              </w:rPr>
              <w:t>1,966</w:t>
            </w:r>
          </w:p>
        </w:tc>
      </w:tr>
      <w:tr w:rsidR="002C34C2" w:rsidRPr="00A5746B" w:rsidTr="002C34C2">
        <w:trPr>
          <w:cantSplit/>
          <w:trHeight w:val="123"/>
        </w:trPr>
        <w:tc>
          <w:tcPr>
            <w:tcW w:w="344" w:type="pct"/>
            <w:vAlign w:val="center"/>
          </w:tcPr>
          <w:p w:rsidR="002C34C2" w:rsidRPr="00A5746B" w:rsidRDefault="002C34C2" w:rsidP="0006129B">
            <w:pPr>
              <w:pStyle w:val="ab"/>
              <w:jc w:val="center"/>
              <w:rPr>
                <w:sz w:val="22"/>
                <w:szCs w:val="22"/>
              </w:rPr>
            </w:pPr>
            <w:r w:rsidRPr="00A5746B">
              <w:rPr>
                <w:sz w:val="22"/>
                <w:szCs w:val="22"/>
              </w:rPr>
              <w:t>5</w:t>
            </w:r>
          </w:p>
        </w:tc>
        <w:tc>
          <w:tcPr>
            <w:tcW w:w="1933" w:type="pct"/>
            <w:vAlign w:val="center"/>
          </w:tcPr>
          <w:p w:rsidR="002C34C2" w:rsidRPr="00A5746B" w:rsidRDefault="002C34C2" w:rsidP="002C34C2">
            <w:pPr>
              <w:jc w:val="center"/>
              <w:rPr>
                <w:sz w:val="22"/>
              </w:rPr>
            </w:pPr>
            <w:r w:rsidRPr="00A5746B">
              <w:rPr>
                <w:sz w:val="22"/>
              </w:rPr>
              <w:t>Котельная (п.Яр, ул. Ф.Васильева, 6а)</w:t>
            </w:r>
          </w:p>
        </w:tc>
        <w:tc>
          <w:tcPr>
            <w:tcW w:w="1459" w:type="pct"/>
            <w:vAlign w:val="center"/>
          </w:tcPr>
          <w:p w:rsidR="002C34C2" w:rsidRPr="00A5746B" w:rsidRDefault="002C34C2" w:rsidP="002C34C2">
            <w:pPr>
              <w:jc w:val="center"/>
              <w:rPr>
                <w:sz w:val="22"/>
              </w:rPr>
            </w:pPr>
            <w:r w:rsidRPr="00A5746B">
              <w:rPr>
                <w:sz w:val="22"/>
              </w:rPr>
              <w:t>ООО «Яр Энерго»</w:t>
            </w:r>
          </w:p>
        </w:tc>
        <w:tc>
          <w:tcPr>
            <w:tcW w:w="632" w:type="pct"/>
            <w:noWrap/>
            <w:vAlign w:val="center"/>
          </w:tcPr>
          <w:p w:rsidR="002C34C2" w:rsidRPr="00A5746B" w:rsidRDefault="002C34C2" w:rsidP="002C34C2">
            <w:pPr>
              <w:jc w:val="center"/>
              <w:rPr>
                <w:sz w:val="22"/>
              </w:rPr>
            </w:pPr>
            <w:r w:rsidRPr="00A5746B">
              <w:rPr>
                <w:sz w:val="22"/>
              </w:rPr>
              <w:t>3,698</w:t>
            </w:r>
          </w:p>
        </w:tc>
        <w:tc>
          <w:tcPr>
            <w:tcW w:w="632" w:type="pct"/>
            <w:vAlign w:val="bottom"/>
          </w:tcPr>
          <w:p w:rsidR="002C34C2" w:rsidRPr="00A5746B" w:rsidRDefault="002C34C2">
            <w:pPr>
              <w:jc w:val="right"/>
              <w:rPr>
                <w:rFonts w:ascii="Calibri" w:hAnsi="Calibri" w:cs="Calibri"/>
                <w:sz w:val="22"/>
              </w:rPr>
            </w:pPr>
            <w:r w:rsidRPr="00A5746B">
              <w:rPr>
                <w:rFonts w:ascii="Calibri" w:hAnsi="Calibri" w:cs="Calibri"/>
                <w:sz w:val="22"/>
              </w:rPr>
              <w:t>2,801</w:t>
            </w:r>
          </w:p>
        </w:tc>
      </w:tr>
      <w:tr w:rsidR="002C34C2" w:rsidRPr="00A5746B" w:rsidTr="002C34C2">
        <w:trPr>
          <w:cantSplit/>
          <w:trHeight w:val="123"/>
        </w:trPr>
        <w:tc>
          <w:tcPr>
            <w:tcW w:w="344" w:type="pct"/>
            <w:vAlign w:val="center"/>
          </w:tcPr>
          <w:p w:rsidR="002C34C2" w:rsidRPr="00A5746B" w:rsidRDefault="002C34C2" w:rsidP="0006129B">
            <w:pPr>
              <w:pStyle w:val="ab"/>
              <w:jc w:val="center"/>
              <w:rPr>
                <w:sz w:val="22"/>
                <w:szCs w:val="22"/>
              </w:rPr>
            </w:pPr>
            <w:r w:rsidRPr="00A5746B">
              <w:rPr>
                <w:sz w:val="22"/>
                <w:szCs w:val="22"/>
              </w:rPr>
              <w:t>6</w:t>
            </w:r>
          </w:p>
        </w:tc>
        <w:tc>
          <w:tcPr>
            <w:tcW w:w="1933" w:type="pct"/>
            <w:vAlign w:val="center"/>
          </w:tcPr>
          <w:p w:rsidR="002C34C2" w:rsidRPr="00A5746B" w:rsidRDefault="002C34C2" w:rsidP="002C34C2">
            <w:pPr>
              <w:jc w:val="center"/>
              <w:rPr>
                <w:sz w:val="22"/>
              </w:rPr>
            </w:pPr>
            <w:r w:rsidRPr="00A5746B">
              <w:rPr>
                <w:sz w:val="22"/>
              </w:rPr>
              <w:t>Котельная (п.Яр, ул. Ф.Васильева, 29а)</w:t>
            </w:r>
          </w:p>
        </w:tc>
        <w:tc>
          <w:tcPr>
            <w:tcW w:w="1459" w:type="pct"/>
            <w:vAlign w:val="center"/>
          </w:tcPr>
          <w:p w:rsidR="002C34C2" w:rsidRPr="00A5746B" w:rsidRDefault="002C34C2" w:rsidP="002C34C2">
            <w:pPr>
              <w:jc w:val="center"/>
              <w:rPr>
                <w:sz w:val="22"/>
              </w:rPr>
            </w:pPr>
            <w:r w:rsidRPr="00A5746B">
              <w:rPr>
                <w:sz w:val="22"/>
              </w:rPr>
              <w:t>ООО «Яр Энерго»</w:t>
            </w:r>
          </w:p>
        </w:tc>
        <w:tc>
          <w:tcPr>
            <w:tcW w:w="632" w:type="pct"/>
            <w:noWrap/>
            <w:vAlign w:val="center"/>
          </w:tcPr>
          <w:p w:rsidR="002C34C2" w:rsidRPr="00A5746B" w:rsidRDefault="002C34C2" w:rsidP="002C34C2">
            <w:pPr>
              <w:jc w:val="center"/>
              <w:rPr>
                <w:sz w:val="22"/>
              </w:rPr>
            </w:pPr>
            <w:r w:rsidRPr="00A5746B">
              <w:rPr>
                <w:sz w:val="22"/>
              </w:rPr>
              <w:t>3,328</w:t>
            </w:r>
          </w:p>
        </w:tc>
        <w:tc>
          <w:tcPr>
            <w:tcW w:w="632" w:type="pct"/>
            <w:vAlign w:val="bottom"/>
          </w:tcPr>
          <w:p w:rsidR="002C34C2" w:rsidRPr="00A5746B" w:rsidRDefault="002C34C2">
            <w:pPr>
              <w:jc w:val="right"/>
              <w:rPr>
                <w:rFonts w:ascii="Calibri" w:hAnsi="Calibri" w:cs="Calibri"/>
                <w:sz w:val="22"/>
              </w:rPr>
            </w:pPr>
            <w:r w:rsidRPr="00A5746B">
              <w:rPr>
                <w:rFonts w:ascii="Calibri" w:hAnsi="Calibri" w:cs="Calibri"/>
                <w:sz w:val="22"/>
              </w:rPr>
              <w:t>2,642</w:t>
            </w:r>
          </w:p>
        </w:tc>
      </w:tr>
      <w:tr w:rsidR="002C34C2" w:rsidRPr="00A5746B" w:rsidTr="002C34C2">
        <w:trPr>
          <w:cantSplit/>
          <w:trHeight w:val="123"/>
        </w:trPr>
        <w:tc>
          <w:tcPr>
            <w:tcW w:w="344" w:type="pct"/>
            <w:vAlign w:val="center"/>
          </w:tcPr>
          <w:p w:rsidR="002C34C2" w:rsidRPr="00A5746B" w:rsidRDefault="002C34C2" w:rsidP="0006129B">
            <w:pPr>
              <w:pStyle w:val="ab"/>
              <w:jc w:val="center"/>
              <w:rPr>
                <w:sz w:val="22"/>
                <w:szCs w:val="22"/>
              </w:rPr>
            </w:pPr>
            <w:r w:rsidRPr="00A5746B">
              <w:rPr>
                <w:sz w:val="22"/>
                <w:szCs w:val="22"/>
              </w:rPr>
              <w:t>7</w:t>
            </w:r>
          </w:p>
        </w:tc>
        <w:tc>
          <w:tcPr>
            <w:tcW w:w="1933" w:type="pct"/>
            <w:vAlign w:val="center"/>
          </w:tcPr>
          <w:p w:rsidR="002C34C2" w:rsidRPr="00A5746B" w:rsidRDefault="002C34C2" w:rsidP="002C34C2">
            <w:pPr>
              <w:jc w:val="center"/>
              <w:rPr>
                <w:sz w:val="22"/>
              </w:rPr>
            </w:pPr>
            <w:r w:rsidRPr="00A5746B">
              <w:rPr>
                <w:sz w:val="22"/>
              </w:rPr>
              <w:t>Котельная (д.Зюино, ул. Школьная, 77а)</w:t>
            </w:r>
          </w:p>
        </w:tc>
        <w:tc>
          <w:tcPr>
            <w:tcW w:w="1459" w:type="pct"/>
            <w:vAlign w:val="center"/>
          </w:tcPr>
          <w:p w:rsidR="002C34C2" w:rsidRPr="00A5746B" w:rsidRDefault="002C34C2" w:rsidP="002C34C2">
            <w:pPr>
              <w:jc w:val="center"/>
              <w:rPr>
                <w:sz w:val="22"/>
              </w:rPr>
            </w:pPr>
            <w:r w:rsidRPr="00A5746B">
              <w:rPr>
                <w:sz w:val="22"/>
              </w:rPr>
              <w:t>ООО «Яр Энерго»</w:t>
            </w:r>
          </w:p>
        </w:tc>
        <w:tc>
          <w:tcPr>
            <w:tcW w:w="632" w:type="pct"/>
            <w:noWrap/>
            <w:vAlign w:val="center"/>
          </w:tcPr>
          <w:p w:rsidR="002C34C2" w:rsidRPr="00A5746B" w:rsidRDefault="002C34C2" w:rsidP="002C34C2">
            <w:pPr>
              <w:jc w:val="center"/>
              <w:rPr>
                <w:sz w:val="22"/>
              </w:rPr>
            </w:pPr>
            <w:r w:rsidRPr="00A5746B">
              <w:rPr>
                <w:sz w:val="22"/>
              </w:rPr>
              <w:t>0,25</w:t>
            </w:r>
          </w:p>
        </w:tc>
        <w:tc>
          <w:tcPr>
            <w:tcW w:w="632" w:type="pct"/>
            <w:vAlign w:val="bottom"/>
          </w:tcPr>
          <w:p w:rsidR="002C34C2" w:rsidRPr="00A5746B" w:rsidRDefault="002C34C2">
            <w:pPr>
              <w:jc w:val="right"/>
              <w:rPr>
                <w:rFonts w:ascii="Calibri" w:hAnsi="Calibri" w:cs="Calibri"/>
                <w:sz w:val="22"/>
              </w:rPr>
            </w:pPr>
            <w:r w:rsidRPr="00A5746B">
              <w:rPr>
                <w:rFonts w:ascii="Calibri" w:hAnsi="Calibri" w:cs="Calibri"/>
                <w:sz w:val="22"/>
              </w:rPr>
              <w:t>0,214</w:t>
            </w:r>
          </w:p>
        </w:tc>
      </w:tr>
      <w:tr w:rsidR="002C34C2" w:rsidRPr="00A5746B" w:rsidTr="002C34C2">
        <w:trPr>
          <w:cantSplit/>
          <w:trHeight w:val="123"/>
        </w:trPr>
        <w:tc>
          <w:tcPr>
            <w:tcW w:w="344" w:type="pct"/>
            <w:vAlign w:val="center"/>
          </w:tcPr>
          <w:p w:rsidR="002C34C2" w:rsidRPr="00A5746B" w:rsidRDefault="002C34C2" w:rsidP="0006129B">
            <w:pPr>
              <w:pStyle w:val="ab"/>
              <w:jc w:val="center"/>
              <w:rPr>
                <w:sz w:val="22"/>
                <w:szCs w:val="22"/>
              </w:rPr>
            </w:pPr>
            <w:r w:rsidRPr="00A5746B">
              <w:rPr>
                <w:sz w:val="22"/>
                <w:szCs w:val="22"/>
              </w:rPr>
              <w:t>8</w:t>
            </w:r>
          </w:p>
        </w:tc>
        <w:tc>
          <w:tcPr>
            <w:tcW w:w="1933" w:type="pct"/>
            <w:vAlign w:val="center"/>
          </w:tcPr>
          <w:p w:rsidR="002C34C2" w:rsidRPr="00A5746B" w:rsidRDefault="002C34C2" w:rsidP="002C34C2">
            <w:pPr>
              <w:jc w:val="center"/>
              <w:rPr>
                <w:sz w:val="22"/>
              </w:rPr>
            </w:pPr>
            <w:r w:rsidRPr="00A5746B">
              <w:rPr>
                <w:sz w:val="22"/>
              </w:rPr>
              <w:t>Котельная (д.Бачумово, ул. Школьная, 17а)</w:t>
            </w:r>
          </w:p>
        </w:tc>
        <w:tc>
          <w:tcPr>
            <w:tcW w:w="1459" w:type="pct"/>
            <w:vAlign w:val="center"/>
          </w:tcPr>
          <w:p w:rsidR="002C34C2" w:rsidRPr="00A5746B" w:rsidRDefault="002C34C2" w:rsidP="002C34C2">
            <w:pPr>
              <w:jc w:val="center"/>
              <w:rPr>
                <w:sz w:val="22"/>
              </w:rPr>
            </w:pPr>
            <w:r w:rsidRPr="00A5746B">
              <w:rPr>
                <w:sz w:val="22"/>
              </w:rPr>
              <w:t>ООО «Яр Энерго»</w:t>
            </w:r>
          </w:p>
        </w:tc>
        <w:tc>
          <w:tcPr>
            <w:tcW w:w="632" w:type="pct"/>
            <w:noWrap/>
            <w:vAlign w:val="center"/>
          </w:tcPr>
          <w:p w:rsidR="002C34C2" w:rsidRPr="00A5746B" w:rsidRDefault="002C34C2" w:rsidP="002C34C2">
            <w:pPr>
              <w:jc w:val="center"/>
              <w:rPr>
                <w:sz w:val="22"/>
              </w:rPr>
            </w:pPr>
            <w:r w:rsidRPr="00A5746B">
              <w:rPr>
                <w:sz w:val="22"/>
              </w:rPr>
              <w:t>0,68</w:t>
            </w:r>
          </w:p>
        </w:tc>
        <w:tc>
          <w:tcPr>
            <w:tcW w:w="632" w:type="pct"/>
            <w:vAlign w:val="bottom"/>
          </w:tcPr>
          <w:p w:rsidR="002C34C2" w:rsidRPr="00A5746B" w:rsidRDefault="002C34C2">
            <w:pPr>
              <w:jc w:val="right"/>
              <w:rPr>
                <w:rFonts w:ascii="Calibri" w:hAnsi="Calibri" w:cs="Calibri"/>
                <w:sz w:val="22"/>
              </w:rPr>
            </w:pPr>
            <w:r w:rsidRPr="00A5746B">
              <w:rPr>
                <w:rFonts w:ascii="Calibri" w:hAnsi="Calibri" w:cs="Calibri"/>
                <w:sz w:val="22"/>
              </w:rPr>
              <w:t>0,289</w:t>
            </w:r>
          </w:p>
        </w:tc>
      </w:tr>
      <w:tr w:rsidR="002C34C2" w:rsidRPr="00A5746B" w:rsidTr="002C34C2">
        <w:trPr>
          <w:cantSplit/>
          <w:trHeight w:val="123"/>
        </w:trPr>
        <w:tc>
          <w:tcPr>
            <w:tcW w:w="344" w:type="pct"/>
            <w:vAlign w:val="center"/>
          </w:tcPr>
          <w:p w:rsidR="002C34C2" w:rsidRPr="00A5746B" w:rsidRDefault="002C34C2" w:rsidP="0006129B">
            <w:pPr>
              <w:pStyle w:val="ab"/>
              <w:jc w:val="center"/>
              <w:rPr>
                <w:sz w:val="22"/>
                <w:szCs w:val="22"/>
              </w:rPr>
            </w:pPr>
            <w:r w:rsidRPr="00A5746B">
              <w:rPr>
                <w:sz w:val="22"/>
                <w:szCs w:val="22"/>
              </w:rPr>
              <w:t>9</w:t>
            </w:r>
          </w:p>
        </w:tc>
        <w:tc>
          <w:tcPr>
            <w:tcW w:w="1933" w:type="pct"/>
            <w:vAlign w:val="center"/>
          </w:tcPr>
          <w:p w:rsidR="002C34C2" w:rsidRPr="00A5746B" w:rsidRDefault="002C34C2" w:rsidP="002C34C2">
            <w:pPr>
              <w:jc w:val="center"/>
              <w:rPr>
                <w:sz w:val="22"/>
              </w:rPr>
            </w:pPr>
            <w:r w:rsidRPr="00A5746B">
              <w:rPr>
                <w:sz w:val="22"/>
              </w:rPr>
              <w:t>Котельная (д. Ворца, ул. Чапаевская, 66)</w:t>
            </w:r>
          </w:p>
        </w:tc>
        <w:tc>
          <w:tcPr>
            <w:tcW w:w="1459" w:type="pct"/>
            <w:vAlign w:val="center"/>
          </w:tcPr>
          <w:p w:rsidR="002C34C2" w:rsidRPr="00A5746B" w:rsidRDefault="002C34C2" w:rsidP="002C34C2">
            <w:pPr>
              <w:jc w:val="center"/>
              <w:rPr>
                <w:sz w:val="22"/>
              </w:rPr>
            </w:pPr>
            <w:r w:rsidRPr="00A5746B">
              <w:rPr>
                <w:sz w:val="22"/>
              </w:rPr>
              <w:t>ООО «Яр Энерго»</w:t>
            </w:r>
          </w:p>
        </w:tc>
        <w:tc>
          <w:tcPr>
            <w:tcW w:w="632" w:type="pct"/>
            <w:noWrap/>
            <w:vAlign w:val="center"/>
          </w:tcPr>
          <w:p w:rsidR="002C34C2" w:rsidRPr="00A5746B" w:rsidRDefault="002C34C2" w:rsidP="002C34C2">
            <w:pPr>
              <w:jc w:val="center"/>
              <w:rPr>
                <w:sz w:val="22"/>
              </w:rPr>
            </w:pPr>
            <w:r w:rsidRPr="00A5746B">
              <w:rPr>
                <w:sz w:val="22"/>
              </w:rPr>
              <w:t>0,44</w:t>
            </w:r>
          </w:p>
        </w:tc>
        <w:tc>
          <w:tcPr>
            <w:tcW w:w="632" w:type="pct"/>
            <w:vAlign w:val="bottom"/>
          </w:tcPr>
          <w:p w:rsidR="002C34C2" w:rsidRPr="00A5746B" w:rsidRDefault="002C34C2">
            <w:pPr>
              <w:jc w:val="right"/>
              <w:rPr>
                <w:rFonts w:ascii="Calibri" w:hAnsi="Calibri" w:cs="Calibri"/>
                <w:sz w:val="22"/>
              </w:rPr>
            </w:pPr>
            <w:r w:rsidRPr="00A5746B">
              <w:rPr>
                <w:rFonts w:ascii="Calibri" w:hAnsi="Calibri" w:cs="Calibri"/>
                <w:sz w:val="22"/>
              </w:rPr>
              <w:t>0,306</w:t>
            </w:r>
          </w:p>
        </w:tc>
      </w:tr>
      <w:tr w:rsidR="002C34C2" w:rsidRPr="00A5746B" w:rsidTr="002C34C2">
        <w:trPr>
          <w:cantSplit/>
          <w:trHeight w:val="123"/>
        </w:trPr>
        <w:tc>
          <w:tcPr>
            <w:tcW w:w="344" w:type="pct"/>
            <w:vAlign w:val="center"/>
          </w:tcPr>
          <w:p w:rsidR="002C34C2" w:rsidRPr="00A5746B" w:rsidRDefault="002C34C2" w:rsidP="0006129B">
            <w:pPr>
              <w:pStyle w:val="ab"/>
              <w:jc w:val="center"/>
              <w:rPr>
                <w:sz w:val="22"/>
                <w:szCs w:val="22"/>
              </w:rPr>
            </w:pPr>
            <w:r w:rsidRPr="00A5746B">
              <w:rPr>
                <w:sz w:val="22"/>
                <w:szCs w:val="22"/>
              </w:rPr>
              <w:t>10</w:t>
            </w:r>
          </w:p>
        </w:tc>
        <w:tc>
          <w:tcPr>
            <w:tcW w:w="1933" w:type="pct"/>
            <w:vAlign w:val="center"/>
          </w:tcPr>
          <w:p w:rsidR="002C34C2" w:rsidRPr="00A5746B" w:rsidRDefault="002C34C2" w:rsidP="002C34C2">
            <w:pPr>
              <w:jc w:val="center"/>
              <w:rPr>
                <w:sz w:val="22"/>
              </w:rPr>
            </w:pPr>
            <w:r w:rsidRPr="00A5746B">
              <w:rPr>
                <w:sz w:val="22"/>
              </w:rPr>
              <w:t>Котельная (с.Укан, ул. Советская, 15б)</w:t>
            </w:r>
          </w:p>
        </w:tc>
        <w:tc>
          <w:tcPr>
            <w:tcW w:w="1459" w:type="pct"/>
            <w:vAlign w:val="center"/>
          </w:tcPr>
          <w:p w:rsidR="002C34C2" w:rsidRPr="00A5746B" w:rsidRDefault="002C34C2" w:rsidP="002C34C2">
            <w:pPr>
              <w:jc w:val="center"/>
              <w:rPr>
                <w:sz w:val="22"/>
              </w:rPr>
            </w:pPr>
            <w:r w:rsidRPr="00A5746B">
              <w:rPr>
                <w:sz w:val="22"/>
              </w:rPr>
              <w:t>ООО «Яр Энерго»</w:t>
            </w:r>
          </w:p>
        </w:tc>
        <w:tc>
          <w:tcPr>
            <w:tcW w:w="632" w:type="pct"/>
            <w:noWrap/>
            <w:vAlign w:val="center"/>
          </w:tcPr>
          <w:p w:rsidR="002C34C2" w:rsidRPr="00A5746B" w:rsidRDefault="002C34C2" w:rsidP="002C34C2">
            <w:pPr>
              <w:jc w:val="center"/>
              <w:rPr>
                <w:sz w:val="22"/>
              </w:rPr>
            </w:pPr>
            <w:r w:rsidRPr="00A5746B">
              <w:rPr>
                <w:sz w:val="22"/>
              </w:rPr>
              <w:t>0,44</w:t>
            </w:r>
          </w:p>
        </w:tc>
        <w:tc>
          <w:tcPr>
            <w:tcW w:w="632" w:type="pct"/>
            <w:vAlign w:val="bottom"/>
          </w:tcPr>
          <w:p w:rsidR="002C34C2" w:rsidRPr="00A5746B" w:rsidRDefault="002C34C2">
            <w:pPr>
              <w:jc w:val="right"/>
              <w:rPr>
                <w:rFonts w:ascii="Calibri" w:hAnsi="Calibri" w:cs="Calibri"/>
                <w:sz w:val="22"/>
              </w:rPr>
            </w:pPr>
            <w:r w:rsidRPr="00A5746B">
              <w:rPr>
                <w:rFonts w:ascii="Calibri" w:hAnsi="Calibri" w:cs="Calibri"/>
                <w:sz w:val="22"/>
              </w:rPr>
              <w:t>0,305</w:t>
            </w:r>
          </w:p>
        </w:tc>
      </w:tr>
      <w:tr w:rsidR="002C34C2" w:rsidRPr="00A5746B" w:rsidTr="002C34C2">
        <w:trPr>
          <w:cantSplit/>
          <w:trHeight w:val="123"/>
        </w:trPr>
        <w:tc>
          <w:tcPr>
            <w:tcW w:w="344" w:type="pct"/>
            <w:vAlign w:val="center"/>
          </w:tcPr>
          <w:p w:rsidR="002C34C2" w:rsidRPr="00A5746B" w:rsidRDefault="002C34C2" w:rsidP="0006129B">
            <w:pPr>
              <w:pStyle w:val="ab"/>
              <w:jc w:val="center"/>
              <w:rPr>
                <w:sz w:val="22"/>
                <w:szCs w:val="22"/>
              </w:rPr>
            </w:pPr>
            <w:r w:rsidRPr="00A5746B">
              <w:rPr>
                <w:sz w:val="22"/>
                <w:szCs w:val="22"/>
              </w:rPr>
              <w:t>11</w:t>
            </w:r>
          </w:p>
        </w:tc>
        <w:tc>
          <w:tcPr>
            <w:tcW w:w="1933" w:type="pct"/>
            <w:vAlign w:val="center"/>
          </w:tcPr>
          <w:p w:rsidR="002C34C2" w:rsidRPr="00A5746B" w:rsidRDefault="002C34C2" w:rsidP="002C34C2">
            <w:pPr>
              <w:jc w:val="center"/>
              <w:rPr>
                <w:sz w:val="22"/>
              </w:rPr>
            </w:pPr>
            <w:r w:rsidRPr="00A5746B">
              <w:rPr>
                <w:sz w:val="22"/>
              </w:rPr>
              <w:t>Котельная (п. Яр, ул. Ворошилова, 10ж)</w:t>
            </w:r>
          </w:p>
        </w:tc>
        <w:tc>
          <w:tcPr>
            <w:tcW w:w="1459" w:type="pct"/>
            <w:vAlign w:val="center"/>
          </w:tcPr>
          <w:p w:rsidR="002C34C2" w:rsidRPr="00A5746B" w:rsidRDefault="002C34C2" w:rsidP="002C34C2">
            <w:pPr>
              <w:jc w:val="center"/>
              <w:rPr>
                <w:sz w:val="22"/>
              </w:rPr>
            </w:pPr>
            <w:r w:rsidRPr="00A5746B">
              <w:rPr>
                <w:sz w:val="22"/>
              </w:rPr>
              <w:t>ООО «Яр Энерго»</w:t>
            </w:r>
          </w:p>
        </w:tc>
        <w:tc>
          <w:tcPr>
            <w:tcW w:w="632" w:type="pct"/>
            <w:noWrap/>
            <w:vAlign w:val="center"/>
          </w:tcPr>
          <w:p w:rsidR="002C34C2" w:rsidRPr="00A5746B" w:rsidRDefault="002C34C2" w:rsidP="002C34C2">
            <w:pPr>
              <w:jc w:val="center"/>
              <w:rPr>
                <w:sz w:val="22"/>
              </w:rPr>
            </w:pPr>
            <w:r w:rsidRPr="00A5746B">
              <w:rPr>
                <w:sz w:val="22"/>
              </w:rPr>
              <w:t>3,43</w:t>
            </w:r>
          </w:p>
        </w:tc>
        <w:tc>
          <w:tcPr>
            <w:tcW w:w="632" w:type="pct"/>
            <w:vAlign w:val="bottom"/>
          </w:tcPr>
          <w:p w:rsidR="002C34C2" w:rsidRPr="00A5746B" w:rsidRDefault="002C34C2">
            <w:pPr>
              <w:jc w:val="right"/>
              <w:rPr>
                <w:rFonts w:ascii="Calibri" w:hAnsi="Calibri" w:cs="Calibri"/>
                <w:sz w:val="22"/>
              </w:rPr>
            </w:pPr>
            <w:r w:rsidRPr="00A5746B">
              <w:rPr>
                <w:rFonts w:ascii="Calibri" w:hAnsi="Calibri" w:cs="Calibri"/>
                <w:sz w:val="22"/>
              </w:rPr>
              <w:t>1,172</w:t>
            </w:r>
          </w:p>
        </w:tc>
      </w:tr>
      <w:tr w:rsidR="002C34C2" w:rsidRPr="00A5746B" w:rsidTr="002C34C2">
        <w:trPr>
          <w:cantSplit/>
          <w:trHeight w:val="123"/>
        </w:trPr>
        <w:tc>
          <w:tcPr>
            <w:tcW w:w="344" w:type="pct"/>
            <w:vAlign w:val="center"/>
          </w:tcPr>
          <w:p w:rsidR="002C34C2" w:rsidRPr="00A5746B" w:rsidRDefault="002C34C2" w:rsidP="0006129B">
            <w:pPr>
              <w:pStyle w:val="ab"/>
              <w:jc w:val="center"/>
              <w:rPr>
                <w:sz w:val="22"/>
                <w:szCs w:val="22"/>
              </w:rPr>
            </w:pPr>
            <w:r w:rsidRPr="00A5746B">
              <w:rPr>
                <w:sz w:val="22"/>
                <w:szCs w:val="22"/>
              </w:rPr>
              <w:t>12</w:t>
            </w:r>
          </w:p>
        </w:tc>
        <w:tc>
          <w:tcPr>
            <w:tcW w:w="1933" w:type="pct"/>
            <w:vAlign w:val="center"/>
          </w:tcPr>
          <w:p w:rsidR="002C34C2" w:rsidRPr="00A5746B" w:rsidRDefault="002C34C2" w:rsidP="002C34C2">
            <w:pPr>
              <w:jc w:val="center"/>
              <w:rPr>
                <w:sz w:val="22"/>
              </w:rPr>
            </w:pPr>
            <w:r w:rsidRPr="00A5746B">
              <w:rPr>
                <w:sz w:val="22"/>
              </w:rPr>
              <w:t>Котельная (д.Бармашур, ул. Советская, 42а)</w:t>
            </w:r>
          </w:p>
        </w:tc>
        <w:tc>
          <w:tcPr>
            <w:tcW w:w="1459" w:type="pct"/>
            <w:vAlign w:val="center"/>
          </w:tcPr>
          <w:p w:rsidR="002C34C2" w:rsidRPr="00A5746B" w:rsidRDefault="002C34C2" w:rsidP="002C34C2">
            <w:pPr>
              <w:jc w:val="center"/>
              <w:rPr>
                <w:sz w:val="22"/>
              </w:rPr>
            </w:pPr>
            <w:r w:rsidRPr="00A5746B">
              <w:rPr>
                <w:sz w:val="22"/>
              </w:rPr>
              <w:t>ООО «Яр Энерго»</w:t>
            </w:r>
          </w:p>
        </w:tc>
        <w:tc>
          <w:tcPr>
            <w:tcW w:w="632" w:type="pct"/>
            <w:noWrap/>
            <w:vAlign w:val="center"/>
          </w:tcPr>
          <w:p w:rsidR="002C34C2" w:rsidRPr="00A5746B" w:rsidRDefault="002C34C2" w:rsidP="002C34C2">
            <w:pPr>
              <w:jc w:val="center"/>
              <w:rPr>
                <w:sz w:val="22"/>
              </w:rPr>
            </w:pPr>
            <w:r w:rsidRPr="00A5746B">
              <w:rPr>
                <w:sz w:val="22"/>
              </w:rPr>
              <w:t>0,447</w:t>
            </w:r>
          </w:p>
        </w:tc>
        <w:tc>
          <w:tcPr>
            <w:tcW w:w="632" w:type="pct"/>
            <w:vAlign w:val="bottom"/>
          </w:tcPr>
          <w:p w:rsidR="002C34C2" w:rsidRPr="00A5746B" w:rsidRDefault="002C34C2">
            <w:pPr>
              <w:jc w:val="right"/>
              <w:rPr>
                <w:rFonts w:ascii="Calibri" w:hAnsi="Calibri" w:cs="Calibri"/>
                <w:sz w:val="22"/>
              </w:rPr>
            </w:pPr>
            <w:r w:rsidRPr="00A5746B">
              <w:rPr>
                <w:rFonts w:ascii="Calibri" w:hAnsi="Calibri" w:cs="Calibri"/>
                <w:sz w:val="22"/>
              </w:rPr>
              <w:t>0,254</w:t>
            </w:r>
          </w:p>
        </w:tc>
      </w:tr>
      <w:tr w:rsidR="002C34C2" w:rsidRPr="00A5746B" w:rsidTr="002C34C2">
        <w:trPr>
          <w:cantSplit/>
          <w:trHeight w:val="123"/>
        </w:trPr>
        <w:tc>
          <w:tcPr>
            <w:tcW w:w="344" w:type="pct"/>
            <w:vAlign w:val="center"/>
          </w:tcPr>
          <w:p w:rsidR="002C34C2" w:rsidRPr="00A5746B" w:rsidRDefault="002C34C2" w:rsidP="0006129B">
            <w:pPr>
              <w:pStyle w:val="ab"/>
              <w:jc w:val="center"/>
              <w:rPr>
                <w:sz w:val="22"/>
                <w:szCs w:val="22"/>
              </w:rPr>
            </w:pPr>
            <w:r w:rsidRPr="00A5746B">
              <w:rPr>
                <w:sz w:val="22"/>
                <w:szCs w:val="22"/>
              </w:rPr>
              <w:t>13</w:t>
            </w:r>
          </w:p>
        </w:tc>
        <w:tc>
          <w:tcPr>
            <w:tcW w:w="1933" w:type="pct"/>
            <w:vAlign w:val="center"/>
          </w:tcPr>
          <w:p w:rsidR="002C34C2" w:rsidRPr="00A5746B" w:rsidRDefault="002C34C2" w:rsidP="002C34C2">
            <w:pPr>
              <w:jc w:val="center"/>
              <w:rPr>
                <w:sz w:val="22"/>
              </w:rPr>
            </w:pPr>
            <w:r w:rsidRPr="00A5746B">
              <w:rPr>
                <w:sz w:val="22"/>
              </w:rPr>
              <w:t>Котельная (п.Яр, ул. Вокзальная, 21Б)</w:t>
            </w:r>
          </w:p>
        </w:tc>
        <w:tc>
          <w:tcPr>
            <w:tcW w:w="1459" w:type="pct"/>
            <w:vAlign w:val="center"/>
          </w:tcPr>
          <w:p w:rsidR="002C34C2" w:rsidRPr="00A5746B" w:rsidRDefault="002C34C2" w:rsidP="002C34C2">
            <w:pPr>
              <w:jc w:val="center"/>
              <w:rPr>
                <w:sz w:val="22"/>
              </w:rPr>
            </w:pPr>
            <w:r w:rsidRPr="00A5746B">
              <w:rPr>
                <w:sz w:val="22"/>
              </w:rPr>
              <w:t>ООО «Яр Энерго»</w:t>
            </w:r>
          </w:p>
        </w:tc>
        <w:tc>
          <w:tcPr>
            <w:tcW w:w="632" w:type="pct"/>
            <w:noWrap/>
            <w:vAlign w:val="center"/>
          </w:tcPr>
          <w:p w:rsidR="002C34C2" w:rsidRPr="00A5746B" w:rsidRDefault="002C34C2" w:rsidP="002C34C2">
            <w:pPr>
              <w:jc w:val="center"/>
              <w:rPr>
                <w:sz w:val="22"/>
              </w:rPr>
            </w:pPr>
            <w:r w:rsidRPr="00A5746B">
              <w:rPr>
                <w:sz w:val="22"/>
              </w:rPr>
              <w:t>0,043</w:t>
            </w:r>
          </w:p>
        </w:tc>
        <w:tc>
          <w:tcPr>
            <w:tcW w:w="632" w:type="pct"/>
            <w:vAlign w:val="bottom"/>
          </w:tcPr>
          <w:p w:rsidR="002C34C2" w:rsidRPr="00A5746B" w:rsidRDefault="002C34C2">
            <w:pPr>
              <w:jc w:val="right"/>
              <w:rPr>
                <w:rFonts w:ascii="Calibri" w:hAnsi="Calibri" w:cs="Calibri"/>
                <w:sz w:val="22"/>
              </w:rPr>
            </w:pPr>
            <w:r w:rsidRPr="00A5746B">
              <w:rPr>
                <w:rFonts w:ascii="Calibri" w:hAnsi="Calibri" w:cs="Calibri"/>
                <w:sz w:val="22"/>
              </w:rPr>
              <w:t>0,03</w:t>
            </w:r>
          </w:p>
        </w:tc>
      </w:tr>
      <w:tr w:rsidR="002C34C2" w:rsidRPr="00A5746B" w:rsidTr="002C34C2">
        <w:trPr>
          <w:cantSplit/>
          <w:trHeight w:val="123"/>
        </w:trPr>
        <w:tc>
          <w:tcPr>
            <w:tcW w:w="344" w:type="pct"/>
            <w:vAlign w:val="center"/>
          </w:tcPr>
          <w:p w:rsidR="002C34C2" w:rsidRPr="00A5746B" w:rsidRDefault="002C34C2" w:rsidP="0006129B">
            <w:pPr>
              <w:pStyle w:val="ab"/>
              <w:jc w:val="center"/>
              <w:rPr>
                <w:sz w:val="22"/>
                <w:szCs w:val="22"/>
              </w:rPr>
            </w:pPr>
            <w:r w:rsidRPr="00A5746B">
              <w:rPr>
                <w:sz w:val="22"/>
                <w:szCs w:val="22"/>
              </w:rPr>
              <w:t>14</w:t>
            </w:r>
          </w:p>
        </w:tc>
        <w:tc>
          <w:tcPr>
            <w:tcW w:w="1933" w:type="pct"/>
            <w:vAlign w:val="center"/>
          </w:tcPr>
          <w:p w:rsidR="002C34C2" w:rsidRPr="00A5746B" w:rsidRDefault="002C34C2" w:rsidP="002C34C2">
            <w:pPr>
              <w:jc w:val="center"/>
              <w:rPr>
                <w:sz w:val="22"/>
              </w:rPr>
            </w:pPr>
            <w:r w:rsidRPr="00A5746B">
              <w:rPr>
                <w:sz w:val="22"/>
              </w:rPr>
              <w:t>Котельная (п.Яр, ул. Горького, 23)</w:t>
            </w:r>
          </w:p>
        </w:tc>
        <w:tc>
          <w:tcPr>
            <w:tcW w:w="1459" w:type="pct"/>
            <w:vAlign w:val="center"/>
          </w:tcPr>
          <w:p w:rsidR="002C34C2" w:rsidRPr="00A5746B" w:rsidRDefault="002C34C2" w:rsidP="002C34C2">
            <w:pPr>
              <w:jc w:val="center"/>
              <w:rPr>
                <w:sz w:val="22"/>
              </w:rPr>
            </w:pPr>
            <w:r w:rsidRPr="00A5746B">
              <w:rPr>
                <w:sz w:val="22"/>
              </w:rPr>
              <w:t>ООО «Яр Энерго»</w:t>
            </w:r>
          </w:p>
        </w:tc>
        <w:tc>
          <w:tcPr>
            <w:tcW w:w="632" w:type="pct"/>
            <w:noWrap/>
            <w:vAlign w:val="center"/>
          </w:tcPr>
          <w:p w:rsidR="002C34C2" w:rsidRPr="00A5746B" w:rsidRDefault="002C34C2" w:rsidP="002C34C2">
            <w:pPr>
              <w:jc w:val="center"/>
              <w:rPr>
                <w:sz w:val="22"/>
              </w:rPr>
            </w:pPr>
            <w:r w:rsidRPr="00A5746B">
              <w:rPr>
                <w:sz w:val="22"/>
              </w:rPr>
              <w:t>0,258</w:t>
            </w:r>
          </w:p>
        </w:tc>
        <w:tc>
          <w:tcPr>
            <w:tcW w:w="632" w:type="pct"/>
            <w:vAlign w:val="bottom"/>
          </w:tcPr>
          <w:p w:rsidR="002C34C2" w:rsidRPr="00A5746B" w:rsidRDefault="002C34C2">
            <w:pPr>
              <w:jc w:val="right"/>
              <w:rPr>
                <w:rFonts w:ascii="Calibri" w:hAnsi="Calibri" w:cs="Calibri"/>
                <w:sz w:val="22"/>
              </w:rPr>
            </w:pPr>
            <w:r w:rsidRPr="00A5746B">
              <w:rPr>
                <w:rFonts w:ascii="Calibri" w:hAnsi="Calibri" w:cs="Calibri"/>
                <w:sz w:val="22"/>
              </w:rPr>
              <w:t>0,212</w:t>
            </w:r>
          </w:p>
        </w:tc>
      </w:tr>
      <w:tr w:rsidR="002C34C2" w:rsidRPr="00A5746B" w:rsidTr="002C34C2">
        <w:trPr>
          <w:cantSplit/>
          <w:trHeight w:val="123"/>
        </w:trPr>
        <w:tc>
          <w:tcPr>
            <w:tcW w:w="344" w:type="pct"/>
            <w:vAlign w:val="center"/>
          </w:tcPr>
          <w:p w:rsidR="002C34C2" w:rsidRPr="00A5746B" w:rsidRDefault="002C34C2" w:rsidP="0006129B">
            <w:pPr>
              <w:pStyle w:val="ab"/>
              <w:jc w:val="center"/>
              <w:rPr>
                <w:sz w:val="22"/>
                <w:szCs w:val="22"/>
              </w:rPr>
            </w:pPr>
            <w:r w:rsidRPr="00A5746B">
              <w:rPr>
                <w:sz w:val="22"/>
                <w:szCs w:val="22"/>
              </w:rPr>
              <w:t>15</w:t>
            </w:r>
          </w:p>
        </w:tc>
        <w:tc>
          <w:tcPr>
            <w:tcW w:w="1933" w:type="pct"/>
            <w:vAlign w:val="center"/>
          </w:tcPr>
          <w:p w:rsidR="002C34C2" w:rsidRPr="00A5746B" w:rsidRDefault="00504481" w:rsidP="002C34C2">
            <w:pPr>
              <w:jc w:val="center"/>
              <w:rPr>
                <w:sz w:val="22"/>
              </w:rPr>
            </w:pPr>
            <w:r>
              <w:rPr>
                <w:sz w:val="22"/>
              </w:rPr>
              <w:t>Котельная</w:t>
            </w:r>
            <w:r w:rsidR="002C34C2" w:rsidRPr="00A5746B">
              <w:rPr>
                <w:sz w:val="22"/>
              </w:rPr>
              <w:t xml:space="preserve"> (с.Пудем, ул. Горького, 49а, А)</w:t>
            </w:r>
          </w:p>
        </w:tc>
        <w:tc>
          <w:tcPr>
            <w:tcW w:w="1459" w:type="pct"/>
            <w:vAlign w:val="center"/>
          </w:tcPr>
          <w:p w:rsidR="002C34C2" w:rsidRPr="00A5746B" w:rsidRDefault="002C34C2" w:rsidP="002C34C2">
            <w:pPr>
              <w:jc w:val="center"/>
              <w:rPr>
                <w:sz w:val="22"/>
              </w:rPr>
            </w:pPr>
            <w:r w:rsidRPr="00A5746B">
              <w:rPr>
                <w:sz w:val="22"/>
              </w:rPr>
              <w:t>ООО «Удмуртская Тепл</w:t>
            </w:r>
            <w:r w:rsidRPr="00A5746B">
              <w:rPr>
                <w:sz w:val="22"/>
              </w:rPr>
              <w:t>о</w:t>
            </w:r>
            <w:r w:rsidRPr="00A5746B">
              <w:rPr>
                <w:sz w:val="22"/>
              </w:rPr>
              <w:t>снабжающая Компания»</w:t>
            </w:r>
          </w:p>
        </w:tc>
        <w:tc>
          <w:tcPr>
            <w:tcW w:w="632" w:type="pct"/>
            <w:noWrap/>
            <w:vAlign w:val="center"/>
          </w:tcPr>
          <w:p w:rsidR="002C34C2" w:rsidRPr="00A5746B" w:rsidRDefault="002C34C2" w:rsidP="002C34C2">
            <w:pPr>
              <w:jc w:val="center"/>
              <w:rPr>
                <w:sz w:val="22"/>
              </w:rPr>
            </w:pPr>
            <w:r w:rsidRPr="00A5746B">
              <w:rPr>
                <w:sz w:val="22"/>
              </w:rPr>
              <w:t>0,17</w:t>
            </w:r>
          </w:p>
        </w:tc>
        <w:tc>
          <w:tcPr>
            <w:tcW w:w="632" w:type="pct"/>
            <w:vAlign w:val="bottom"/>
          </w:tcPr>
          <w:p w:rsidR="002C34C2" w:rsidRPr="00A5746B" w:rsidRDefault="002C34C2">
            <w:pPr>
              <w:jc w:val="right"/>
              <w:rPr>
                <w:rFonts w:ascii="Calibri" w:hAnsi="Calibri" w:cs="Calibri"/>
                <w:sz w:val="22"/>
              </w:rPr>
            </w:pPr>
            <w:r w:rsidRPr="00A5746B">
              <w:rPr>
                <w:rFonts w:ascii="Calibri" w:hAnsi="Calibri" w:cs="Calibri"/>
                <w:sz w:val="22"/>
              </w:rPr>
              <w:t>0,163</w:t>
            </w:r>
          </w:p>
        </w:tc>
      </w:tr>
      <w:tr w:rsidR="002C34C2" w:rsidRPr="00A5746B" w:rsidTr="002C34C2">
        <w:trPr>
          <w:cantSplit/>
          <w:trHeight w:val="123"/>
        </w:trPr>
        <w:tc>
          <w:tcPr>
            <w:tcW w:w="344" w:type="pct"/>
            <w:vAlign w:val="center"/>
          </w:tcPr>
          <w:p w:rsidR="002C34C2" w:rsidRPr="00A5746B" w:rsidRDefault="002C34C2" w:rsidP="0006129B">
            <w:pPr>
              <w:pStyle w:val="ab"/>
              <w:jc w:val="center"/>
              <w:rPr>
                <w:sz w:val="22"/>
                <w:szCs w:val="22"/>
              </w:rPr>
            </w:pPr>
            <w:r w:rsidRPr="00A5746B">
              <w:rPr>
                <w:sz w:val="22"/>
                <w:szCs w:val="22"/>
              </w:rPr>
              <w:t>16</w:t>
            </w:r>
          </w:p>
        </w:tc>
        <w:tc>
          <w:tcPr>
            <w:tcW w:w="1933" w:type="pct"/>
            <w:vAlign w:val="center"/>
          </w:tcPr>
          <w:p w:rsidR="002C34C2" w:rsidRPr="00A5746B" w:rsidRDefault="002C34C2" w:rsidP="002C34C2">
            <w:pPr>
              <w:jc w:val="center"/>
              <w:rPr>
                <w:sz w:val="22"/>
              </w:rPr>
            </w:pPr>
            <w:r w:rsidRPr="00A5746B">
              <w:rPr>
                <w:sz w:val="22"/>
              </w:rPr>
              <w:t>Котельная (с.Никольское, ул. Це</w:t>
            </w:r>
            <w:r w:rsidRPr="00A5746B">
              <w:rPr>
                <w:sz w:val="22"/>
              </w:rPr>
              <w:t>н</w:t>
            </w:r>
            <w:r w:rsidRPr="00A5746B">
              <w:rPr>
                <w:sz w:val="22"/>
              </w:rPr>
              <w:t>тральная, 4)</w:t>
            </w:r>
          </w:p>
        </w:tc>
        <w:tc>
          <w:tcPr>
            <w:tcW w:w="1459" w:type="pct"/>
            <w:vAlign w:val="center"/>
          </w:tcPr>
          <w:p w:rsidR="002C34C2" w:rsidRPr="00A5746B" w:rsidRDefault="002C34C2" w:rsidP="002C34C2">
            <w:pPr>
              <w:jc w:val="center"/>
              <w:rPr>
                <w:sz w:val="22"/>
              </w:rPr>
            </w:pPr>
            <w:r w:rsidRPr="00A5746B">
              <w:rPr>
                <w:sz w:val="22"/>
              </w:rPr>
              <w:t>ООО «Удмуртская Тепл</w:t>
            </w:r>
            <w:r w:rsidRPr="00A5746B">
              <w:rPr>
                <w:sz w:val="22"/>
              </w:rPr>
              <w:t>о</w:t>
            </w:r>
            <w:r w:rsidRPr="00A5746B">
              <w:rPr>
                <w:sz w:val="22"/>
              </w:rPr>
              <w:t>снабжающая Компания»</w:t>
            </w:r>
          </w:p>
        </w:tc>
        <w:tc>
          <w:tcPr>
            <w:tcW w:w="632" w:type="pct"/>
            <w:noWrap/>
            <w:vAlign w:val="center"/>
          </w:tcPr>
          <w:p w:rsidR="002C34C2" w:rsidRPr="00A5746B" w:rsidRDefault="002C34C2" w:rsidP="002C34C2">
            <w:pPr>
              <w:jc w:val="center"/>
              <w:rPr>
                <w:sz w:val="22"/>
              </w:rPr>
            </w:pPr>
            <w:r w:rsidRPr="00A5746B">
              <w:rPr>
                <w:sz w:val="22"/>
              </w:rPr>
              <w:t>0,34</w:t>
            </w:r>
          </w:p>
        </w:tc>
        <w:tc>
          <w:tcPr>
            <w:tcW w:w="632" w:type="pct"/>
            <w:vAlign w:val="bottom"/>
          </w:tcPr>
          <w:p w:rsidR="002C34C2" w:rsidRPr="00A5746B" w:rsidRDefault="002C34C2">
            <w:pPr>
              <w:jc w:val="right"/>
              <w:rPr>
                <w:rFonts w:ascii="Calibri" w:hAnsi="Calibri" w:cs="Calibri"/>
                <w:sz w:val="22"/>
              </w:rPr>
            </w:pPr>
            <w:r w:rsidRPr="00A5746B">
              <w:rPr>
                <w:rFonts w:ascii="Calibri" w:hAnsi="Calibri" w:cs="Calibri"/>
                <w:sz w:val="22"/>
              </w:rPr>
              <w:t>0,135</w:t>
            </w:r>
          </w:p>
        </w:tc>
      </w:tr>
      <w:tr w:rsidR="002C34C2" w:rsidRPr="00A5746B" w:rsidTr="002C34C2">
        <w:trPr>
          <w:cantSplit/>
          <w:trHeight w:val="123"/>
        </w:trPr>
        <w:tc>
          <w:tcPr>
            <w:tcW w:w="344" w:type="pct"/>
            <w:vAlign w:val="center"/>
          </w:tcPr>
          <w:p w:rsidR="002C34C2" w:rsidRPr="00A5746B" w:rsidRDefault="002C34C2" w:rsidP="0006129B">
            <w:pPr>
              <w:pStyle w:val="ab"/>
              <w:jc w:val="center"/>
              <w:rPr>
                <w:sz w:val="22"/>
                <w:szCs w:val="22"/>
              </w:rPr>
            </w:pPr>
            <w:r w:rsidRPr="00A5746B">
              <w:rPr>
                <w:sz w:val="22"/>
                <w:szCs w:val="22"/>
              </w:rPr>
              <w:t>17</w:t>
            </w:r>
          </w:p>
        </w:tc>
        <w:tc>
          <w:tcPr>
            <w:tcW w:w="1933" w:type="pct"/>
            <w:vAlign w:val="center"/>
          </w:tcPr>
          <w:p w:rsidR="002C34C2" w:rsidRPr="00A5746B" w:rsidRDefault="002C34C2" w:rsidP="002C34C2">
            <w:pPr>
              <w:jc w:val="center"/>
              <w:rPr>
                <w:sz w:val="22"/>
              </w:rPr>
            </w:pPr>
            <w:r w:rsidRPr="00A5746B">
              <w:rPr>
                <w:sz w:val="22"/>
              </w:rPr>
              <w:t>Котельная (с.Елово, ул. Школьная, 11а)</w:t>
            </w:r>
          </w:p>
        </w:tc>
        <w:tc>
          <w:tcPr>
            <w:tcW w:w="1459" w:type="pct"/>
            <w:vAlign w:val="center"/>
          </w:tcPr>
          <w:p w:rsidR="002C34C2" w:rsidRPr="00A5746B" w:rsidRDefault="002C34C2" w:rsidP="002C34C2">
            <w:pPr>
              <w:jc w:val="center"/>
              <w:rPr>
                <w:sz w:val="22"/>
              </w:rPr>
            </w:pPr>
            <w:r w:rsidRPr="00A5746B">
              <w:rPr>
                <w:sz w:val="22"/>
              </w:rPr>
              <w:t>ООО «Удмуртская Тепл</w:t>
            </w:r>
            <w:r w:rsidRPr="00A5746B">
              <w:rPr>
                <w:sz w:val="22"/>
              </w:rPr>
              <w:t>о</w:t>
            </w:r>
            <w:r w:rsidRPr="00A5746B">
              <w:rPr>
                <w:sz w:val="22"/>
              </w:rPr>
              <w:t>снабжающая Компания»</w:t>
            </w:r>
          </w:p>
        </w:tc>
        <w:tc>
          <w:tcPr>
            <w:tcW w:w="632" w:type="pct"/>
            <w:noWrap/>
            <w:vAlign w:val="center"/>
          </w:tcPr>
          <w:p w:rsidR="002C34C2" w:rsidRPr="00A5746B" w:rsidRDefault="002C34C2" w:rsidP="002C34C2">
            <w:pPr>
              <w:jc w:val="center"/>
              <w:rPr>
                <w:sz w:val="22"/>
              </w:rPr>
            </w:pPr>
            <w:r w:rsidRPr="00A5746B">
              <w:rPr>
                <w:sz w:val="22"/>
              </w:rPr>
              <w:t>0,44</w:t>
            </w:r>
          </w:p>
        </w:tc>
        <w:tc>
          <w:tcPr>
            <w:tcW w:w="632" w:type="pct"/>
            <w:vAlign w:val="bottom"/>
          </w:tcPr>
          <w:p w:rsidR="002C34C2" w:rsidRPr="00A5746B" w:rsidRDefault="002C34C2">
            <w:pPr>
              <w:jc w:val="right"/>
              <w:rPr>
                <w:rFonts w:ascii="Calibri" w:hAnsi="Calibri" w:cs="Calibri"/>
                <w:sz w:val="22"/>
              </w:rPr>
            </w:pPr>
            <w:r w:rsidRPr="00A5746B">
              <w:rPr>
                <w:rFonts w:ascii="Calibri" w:hAnsi="Calibri" w:cs="Calibri"/>
                <w:sz w:val="22"/>
              </w:rPr>
              <w:t>0,116</w:t>
            </w:r>
          </w:p>
        </w:tc>
      </w:tr>
      <w:tr w:rsidR="002C34C2" w:rsidRPr="00A5746B" w:rsidTr="002C34C2">
        <w:trPr>
          <w:cantSplit/>
          <w:trHeight w:val="123"/>
        </w:trPr>
        <w:tc>
          <w:tcPr>
            <w:tcW w:w="344" w:type="pct"/>
            <w:vAlign w:val="center"/>
          </w:tcPr>
          <w:p w:rsidR="002C34C2" w:rsidRPr="00A5746B" w:rsidRDefault="002C34C2" w:rsidP="0006129B">
            <w:pPr>
              <w:pStyle w:val="ab"/>
              <w:jc w:val="center"/>
              <w:rPr>
                <w:sz w:val="22"/>
                <w:szCs w:val="22"/>
              </w:rPr>
            </w:pPr>
            <w:r w:rsidRPr="00A5746B">
              <w:rPr>
                <w:sz w:val="22"/>
                <w:szCs w:val="22"/>
              </w:rPr>
              <w:t>18</w:t>
            </w:r>
          </w:p>
        </w:tc>
        <w:tc>
          <w:tcPr>
            <w:tcW w:w="1933" w:type="pct"/>
            <w:vAlign w:val="center"/>
          </w:tcPr>
          <w:p w:rsidR="002C34C2" w:rsidRPr="00A5746B" w:rsidRDefault="002C34C2" w:rsidP="002C34C2">
            <w:pPr>
              <w:jc w:val="center"/>
              <w:rPr>
                <w:sz w:val="22"/>
              </w:rPr>
            </w:pPr>
            <w:r w:rsidRPr="00A5746B">
              <w:rPr>
                <w:sz w:val="22"/>
              </w:rPr>
              <w:t>Котельная (п.Яр, ул. Пролетарская, 14)</w:t>
            </w:r>
          </w:p>
        </w:tc>
        <w:tc>
          <w:tcPr>
            <w:tcW w:w="1459" w:type="pct"/>
            <w:vAlign w:val="center"/>
          </w:tcPr>
          <w:p w:rsidR="002C34C2" w:rsidRPr="00A5746B" w:rsidRDefault="002C34C2" w:rsidP="002C34C2">
            <w:pPr>
              <w:jc w:val="center"/>
              <w:rPr>
                <w:sz w:val="22"/>
              </w:rPr>
            </w:pPr>
            <w:r w:rsidRPr="00A5746B">
              <w:rPr>
                <w:sz w:val="22"/>
              </w:rPr>
              <w:t>ООО «Удмуртская Тепл</w:t>
            </w:r>
            <w:r w:rsidRPr="00A5746B">
              <w:rPr>
                <w:sz w:val="22"/>
              </w:rPr>
              <w:t>о</w:t>
            </w:r>
            <w:r w:rsidRPr="00A5746B">
              <w:rPr>
                <w:sz w:val="22"/>
              </w:rPr>
              <w:t>снабжающая Компания»</w:t>
            </w:r>
          </w:p>
        </w:tc>
        <w:tc>
          <w:tcPr>
            <w:tcW w:w="632" w:type="pct"/>
            <w:noWrap/>
            <w:vAlign w:val="center"/>
          </w:tcPr>
          <w:p w:rsidR="002C34C2" w:rsidRPr="00A5746B" w:rsidRDefault="002C34C2" w:rsidP="002C34C2">
            <w:pPr>
              <w:jc w:val="center"/>
              <w:rPr>
                <w:sz w:val="22"/>
              </w:rPr>
            </w:pPr>
            <w:r w:rsidRPr="00A5746B">
              <w:rPr>
                <w:sz w:val="22"/>
              </w:rPr>
              <w:t>0,222</w:t>
            </w:r>
          </w:p>
        </w:tc>
        <w:tc>
          <w:tcPr>
            <w:tcW w:w="632" w:type="pct"/>
            <w:vAlign w:val="bottom"/>
          </w:tcPr>
          <w:p w:rsidR="002C34C2" w:rsidRPr="00A5746B" w:rsidRDefault="002C34C2">
            <w:pPr>
              <w:jc w:val="right"/>
              <w:rPr>
                <w:rFonts w:ascii="Calibri" w:hAnsi="Calibri" w:cs="Calibri"/>
                <w:sz w:val="22"/>
              </w:rPr>
            </w:pPr>
            <w:r w:rsidRPr="00A5746B">
              <w:rPr>
                <w:rFonts w:ascii="Calibri" w:hAnsi="Calibri" w:cs="Calibri"/>
                <w:sz w:val="22"/>
              </w:rPr>
              <w:t>0,041</w:t>
            </w:r>
          </w:p>
        </w:tc>
      </w:tr>
      <w:tr w:rsidR="00496DD9" w:rsidRPr="00A5746B" w:rsidTr="009D44F3">
        <w:trPr>
          <w:cantSplit/>
          <w:trHeight w:val="123"/>
        </w:trPr>
        <w:tc>
          <w:tcPr>
            <w:tcW w:w="344" w:type="pct"/>
            <w:vAlign w:val="center"/>
          </w:tcPr>
          <w:p w:rsidR="00496DD9" w:rsidRPr="00A5746B" w:rsidRDefault="00496DD9" w:rsidP="0006129B">
            <w:pPr>
              <w:pStyle w:val="ab"/>
              <w:jc w:val="center"/>
              <w:rPr>
                <w:sz w:val="22"/>
                <w:szCs w:val="22"/>
              </w:rPr>
            </w:pPr>
            <w:r w:rsidRPr="00A5746B">
              <w:rPr>
                <w:sz w:val="22"/>
                <w:szCs w:val="22"/>
              </w:rPr>
              <w:t xml:space="preserve">19 </w:t>
            </w:r>
          </w:p>
        </w:tc>
        <w:tc>
          <w:tcPr>
            <w:tcW w:w="1933" w:type="pct"/>
            <w:vAlign w:val="center"/>
          </w:tcPr>
          <w:p w:rsidR="00496DD9" w:rsidRPr="00A5746B" w:rsidRDefault="00496DD9" w:rsidP="002C34C2">
            <w:pPr>
              <w:jc w:val="center"/>
              <w:rPr>
                <w:sz w:val="22"/>
              </w:rPr>
            </w:pPr>
            <w:r w:rsidRPr="00A5746B">
              <w:rPr>
                <w:rFonts w:eastAsia="Times New Roman"/>
                <w:sz w:val="22"/>
                <w:lang w:eastAsia="ru-RU"/>
              </w:rPr>
              <w:t>Котельная (п. Яр, пер. Яр-пост, 1-1а)</w:t>
            </w:r>
          </w:p>
        </w:tc>
        <w:tc>
          <w:tcPr>
            <w:tcW w:w="1459" w:type="pct"/>
            <w:vAlign w:val="center"/>
          </w:tcPr>
          <w:p w:rsidR="00496DD9" w:rsidRPr="00A5746B" w:rsidRDefault="00496DD9" w:rsidP="002C34C2">
            <w:pPr>
              <w:jc w:val="center"/>
              <w:rPr>
                <w:sz w:val="22"/>
              </w:rPr>
            </w:pPr>
            <w:r w:rsidRPr="00A5746B">
              <w:rPr>
                <w:rFonts w:eastAsia="Times New Roman"/>
                <w:sz w:val="22"/>
                <w:lang w:eastAsia="ru-RU"/>
              </w:rPr>
              <w:t>Кировский территориальный участок ГДТВ</w:t>
            </w:r>
          </w:p>
        </w:tc>
        <w:tc>
          <w:tcPr>
            <w:tcW w:w="632" w:type="pct"/>
            <w:noWrap/>
            <w:vAlign w:val="center"/>
          </w:tcPr>
          <w:p w:rsidR="00496DD9" w:rsidRPr="00A5746B" w:rsidRDefault="00496DD9" w:rsidP="009D44F3">
            <w:pPr>
              <w:jc w:val="center"/>
              <w:rPr>
                <w:rFonts w:eastAsia="Times New Roman"/>
                <w:sz w:val="22"/>
                <w:lang w:eastAsia="ru-RU"/>
              </w:rPr>
            </w:pPr>
            <w:r w:rsidRPr="00A5746B">
              <w:rPr>
                <w:rFonts w:eastAsia="Times New Roman"/>
                <w:sz w:val="22"/>
                <w:lang w:eastAsia="ru-RU"/>
              </w:rPr>
              <w:t>1,4</w:t>
            </w:r>
          </w:p>
        </w:tc>
        <w:tc>
          <w:tcPr>
            <w:tcW w:w="632" w:type="pct"/>
            <w:vAlign w:val="center"/>
          </w:tcPr>
          <w:p w:rsidR="00496DD9" w:rsidRPr="00A5746B" w:rsidRDefault="00496DD9" w:rsidP="009D44F3">
            <w:pPr>
              <w:jc w:val="center"/>
              <w:rPr>
                <w:rFonts w:eastAsia="Times New Roman"/>
                <w:sz w:val="22"/>
                <w:lang w:eastAsia="ru-RU"/>
              </w:rPr>
            </w:pPr>
            <w:r w:rsidRPr="00A5746B">
              <w:rPr>
                <w:rFonts w:eastAsia="Times New Roman"/>
                <w:sz w:val="22"/>
                <w:lang w:eastAsia="ru-RU"/>
              </w:rPr>
              <w:t>0,65</w:t>
            </w:r>
          </w:p>
        </w:tc>
      </w:tr>
      <w:bookmarkEnd w:id="17"/>
    </w:tbl>
    <w:p w:rsidR="00496DD9" w:rsidRPr="00A5746B" w:rsidRDefault="00496DD9" w:rsidP="00496DD9">
      <w:pPr>
        <w:pStyle w:val="Affb"/>
      </w:pPr>
    </w:p>
    <w:p w:rsidR="00496DD9" w:rsidRPr="00A5746B" w:rsidRDefault="00496DD9" w:rsidP="0006129B">
      <w:pPr>
        <w:pStyle w:val="30"/>
        <w:spacing w:line="240" w:lineRule="auto"/>
        <w:sectPr w:rsidR="00496DD9" w:rsidRPr="00A5746B" w:rsidSect="00A26189">
          <w:pgSz w:w="11906" w:h="16838"/>
          <w:pgMar w:top="1134" w:right="851" w:bottom="1134" w:left="1134" w:header="709" w:footer="709" w:gutter="0"/>
          <w:cols w:space="708"/>
          <w:docGrid w:linePitch="360"/>
        </w:sectPr>
      </w:pPr>
    </w:p>
    <w:p w:rsidR="008A451F" w:rsidRPr="00A5746B" w:rsidRDefault="00A734B1" w:rsidP="0006129B">
      <w:pPr>
        <w:pStyle w:val="30"/>
        <w:spacing w:line="240" w:lineRule="auto"/>
      </w:pPr>
      <w:bookmarkStart w:id="18" w:name="_Toc121588400"/>
      <w:r w:rsidRPr="00A5746B">
        <w:lastRenderedPageBreak/>
        <w:t>2.1</w:t>
      </w:r>
      <w:r w:rsidR="008A451F" w:rsidRPr="00A5746B">
        <w:t xml:space="preserve"> </w:t>
      </w:r>
      <w:r w:rsidRPr="00A5746B">
        <w:t>С</w:t>
      </w:r>
      <w:r w:rsidR="00E800F8" w:rsidRPr="00A5746B">
        <w:t>труктура и технические характеристики основного оборудования</w:t>
      </w:r>
      <w:bookmarkEnd w:id="18"/>
    </w:p>
    <w:p w:rsidR="000166B6" w:rsidRPr="00A5746B" w:rsidRDefault="00920D86" w:rsidP="0006129B">
      <w:pPr>
        <w:pStyle w:val="Affb"/>
        <w:rPr>
          <w:szCs w:val="24"/>
        </w:rPr>
      </w:pPr>
      <w:r w:rsidRPr="00A5746B">
        <w:rPr>
          <w:szCs w:val="24"/>
        </w:rPr>
        <w:t>Структура</w:t>
      </w:r>
      <w:r w:rsidR="00851204" w:rsidRPr="00A5746B">
        <w:rPr>
          <w:szCs w:val="24"/>
        </w:rPr>
        <w:t xml:space="preserve"> </w:t>
      </w:r>
      <w:r w:rsidRPr="00A5746B">
        <w:rPr>
          <w:szCs w:val="24"/>
        </w:rPr>
        <w:t>и</w:t>
      </w:r>
      <w:r w:rsidR="00851204" w:rsidRPr="00A5746B">
        <w:rPr>
          <w:szCs w:val="24"/>
        </w:rPr>
        <w:t xml:space="preserve"> </w:t>
      </w:r>
      <w:r w:rsidRPr="00A5746B">
        <w:rPr>
          <w:szCs w:val="24"/>
        </w:rPr>
        <w:t>технические</w:t>
      </w:r>
      <w:r w:rsidR="00851204" w:rsidRPr="00A5746B">
        <w:rPr>
          <w:szCs w:val="24"/>
        </w:rPr>
        <w:t xml:space="preserve"> </w:t>
      </w:r>
      <w:r w:rsidRPr="00A5746B">
        <w:rPr>
          <w:szCs w:val="24"/>
        </w:rPr>
        <w:t>характеристики</w:t>
      </w:r>
      <w:r w:rsidR="00851204" w:rsidRPr="00A5746B">
        <w:rPr>
          <w:szCs w:val="24"/>
        </w:rPr>
        <w:t xml:space="preserve"> </w:t>
      </w:r>
      <w:r w:rsidRPr="00A5746B">
        <w:rPr>
          <w:szCs w:val="24"/>
        </w:rPr>
        <w:t>основного</w:t>
      </w:r>
      <w:r w:rsidR="00851204" w:rsidRPr="00A5746B">
        <w:rPr>
          <w:szCs w:val="24"/>
        </w:rPr>
        <w:t xml:space="preserve"> </w:t>
      </w:r>
      <w:r w:rsidRPr="00A5746B">
        <w:rPr>
          <w:szCs w:val="24"/>
        </w:rPr>
        <w:t>теплогенерирующего</w:t>
      </w:r>
      <w:r w:rsidR="00851204" w:rsidRPr="00A5746B">
        <w:rPr>
          <w:szCs w:val="24"/>
        </w:rPr>
        <w:t xml:space="preserve"> </w:t>
      </w:r>
      <w:r w:rsidRPr="00A5746B">
        <w:rPr>
          <w:szCs w:val="24"/>
        </w:rPr>
        <w:t>оборудования</w:t>
      </w:r>
      <w:r w:rsidR="006A7EB1" w:rsidRPr="00A5746B">
        <w:rPr>
          <w:szCs w:val="24"/>
        </w:rPr>
        <w:t xml:space="preserve"> котельных</w:t>
      </w:r>
      <w:r w:rsidR="00851204" w:rsidRPr="00A5746B">
        <w:rPr>
          <w:szCs w:val="24"/>
        </w:rPr>
        <w:t xml:space="preserve"> </w:t>
      </w:r>
      <w:r w:rsidRPr="00A5746B">
        <w:rPr>
          <w:szCs w:val="24"/>
        </w:rPr>
        <w:t>приведены в таблиц</w:t>
      </w:r>
      <w:r w:rsidR="00B27F1D" w:rsidRPr="00A5746B">
        <w:rPr>
          <w:szCs w:val="24"/>
        </w:rPr>
        <w:t>е</w:t>
      </w:r>
      <w:r w:rsidR="00762BA6" w:rsidRPr="00A5746B">
        <w:rPr>
          <w:szCs w:val="24"/>
        </w:rPr>
        <w:t xml:space="preserve"> ниже</w:t>
      </w:r>
      <w:r w:rsidRPr="00A5746B">
        <w:rPr>
          <w:szCs w:val="24"/>
        </w:rPr>
        <w:t xml:space="preserve">. </w:t>
      </w:r>
    </w:p>
    <w:p w:rsidR="00356395" w:rsidRPr="00A5746B" w:rsidRDefault="00356395" w:rsidP="0006129B">
      <w:pPr>
        <w:pStyle w:val="Affb"/>
        <w:rPr>
          <w:b/>
        </w:rPr>
      </w:pPr>
    </w:p>
    <w:p w:rsidR="00762BA6" w:rsidRPr="00A5746B" w:rsidRDefault="00762BA6" w:rsidP="0006129B">
      <w:pPr>
        <w:pStyle w:val="aff9"/>
        <w:spacing w:line="240" w:lineRule="auto"/>
      </w:pPr>
      <w:r w:rsidRPr="00A5746B">
        <w:t xml:space="preserve">Таблица </w:t>
      </w:r>
      <w:r w:rsidR="008A3CE6" w:rsidRPr="00A5746B">
        <w:fldChar w:fldCharType="begin"/>
      </w:r>
      <w:r w:rsidR="00A851D1" w:rsidRPr="00A5746B">
        <w:instrText xml:space="preserve"> SEQ Таблица \* ARABIC </w:instrText>
      </w:r>
      <w:r w:rsidR="008A3CE6" w:rsidRPr="00A5746B">
        <w:fldChar w:fldCharType="separate"/>
      </w:r>
      <w:r w:rsidR="00A5746B" w:rsidRPr="00A5746B">
        <w:rPr>
          <w:noProof/>
        </w:rPr>
        <w:t>4</w:t>
      </w:r>
      <w:r w:rsidR="008A3CE6" w:rsidRPr="00A5746B">
        <w:rPr>
          <w:noProof/>
        </w:rPr>
        <w:fldChar w:fldCharType="end"/>
      </w:r>
      <w:r w:rsidRPr="00A5746B">
        <w:t xml:space="preserve"> - Структура основного (котлового) оборудования </w:t>
      </w:r>
    </w:p>
    <w:tbl>
      <w:tblPr>
        <w:tblW w:w="514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6"/>
        <w:gridCol w:w="4070"/>
        <w:gridCol w:w="2336"/>
        <w:gridCol w:w="1825"/>
        <w:gridCol w:w="1381"/>
        <w:gridCol w:w="1752"/>
        <w:gridCol w:w="1612"/>
        <w:gridCol w:w="1557"/>
      </w:tblGrid>
      <w:tr w:rsidR="00A3644D" w:rsidRPr="00A5746B" w:rsidTr="00A3644D">
        <w:tc>
          <w:tcPr>
            <w:tcW w:w="222" w:type="pct"/>
            <w:vMerge w:val="restart"/>
            <w:shd w:val="clear" w:color="auto" w:fill="auto"/>
            <w:vAlign w:val="center"/>
            <w:hideMark/>
          </w:tcPr>
          <w:p w:rsidR="002C34C2" w:rsidRPr="00A5746B" w:rsidRDefault="002C34C2" w:rsidP="002C34C2">
            <w:pPr>
              <w:jc w:val="center"/>
              <w:rPr>
                <w:rFonts w:eastAsia="Times New Roman"/>
                <w:sz w:val="20"/>
                <w:szCs w:val="20"/>
                <w:lang w:eastAsia="ru-RU"/>
              </w:rPr>
            </w:pPr>
            <w:r w:rsidRPr="00A5746B">
              <w:rPr>
                <w:rFonts w:eastAsia="Times New Roman"/>
                <w:sz w:val="20"/>
                <w:szCs w:val="20"/>
                <w:lang w:eastAsia="ru-RU"/>
              </w:rPr>
              <w:t>№п/п</w:t>
            </w:r>
          </w:p>
        </w:tc>
        <w:tc>
          <w:tcPr>
            <w:tcW w:w="1338" w:type="pct"/>
            <w:vMerge w:val="restart"/>
            <w:shd w:val="clear" w:color="auto" w:fill="auto"/>
            <w:vAlign w:val="center"/>
            <w:hideMark/>
          </w:tcPr>
          <w:p w:rsidR="002C34C2" w:rsidRPr="00A5746B" w:rsidRDefault="00A3644D" w:rsidP="00A3644D">
            <w:pPr>
              <w:jc w:val="center"/>
              <w:rPr>
                <w:rFonts w:eastAsia="Times New Roman"/>
                <w:sz w:val="20"/>
                <w:szCs w:val="20"/>
                <w:lang w:eastAsia="ru-RU"/>
              </w:rPr>
            </w:pPr>
            <w:r w:rsidRPr="00A5746B">
              <w:rPr>
                <w:rFonts w:eastAsia="Times New Roman"/>
                <w:sz w:val="20"/>
                <w:szCs w:val="20"/>
                <w:lang w:eastAsia="ru-RU"/>
              </w:rPr>
              <w:t>Наименование источников тепла</w:t>
            </w:r>
          </w:p>
        </w:tc>
        <w:tc>
          <w:tcPr>
            <w:tcW w:w="3440" w:type="pct"/>
            <w:gridSpan w:val="6"/>
            <w:shd w:val="clear" w:color="auto" w:fill="auto"/>
            <w:noWrap/>
            <w:vAlign w:val="center"/>
            <w:hideMark/>
          </w:tcPr>
          <w:p w:rsidR="002C34C2" w:rsidRPr="00A5746B" w:rsidRDefault="002C34C2" w:rsidP="00A3644D">
            <w:pPr>
              <w:jc w:val="center"/>
              <w:rPr>
                <w:rFonts w:eastAsia="Times New Roman"/>
                <w:b/>
                <w:bCs/>
                <w:sz w:val="20"/>
                <w:szCs w:val="20"/>
                <w:lang w:eastAsia="ru-RU"/>
              </w:rPr>
            </w:pPr>
            <w:r w:rsidRPr="00A5746B">
              <w:rPr>
                <w:rFonts w:eastAsia="Times New Roman"/>
                <w:b/>
                <w:bCs/>
                <w:sz w:val="20"/>
                <w:szCs w:val="20"/>
                <w:lang w:eastAsia="ru-RU"/>
              </w:rPr>
              <w:t>котлоагрегаты</w:t>
            </w:r>
          </w:p>
        </w:tc>
      </w:tr>
      <w:tr w:rsidR="00A3644D" w:rsidRPr="00A5746B" w:rsidTr="00504481">
        <w:tc>
          <w:tcPr>
            <w:tcW w:w="222" w:type="pct"/>
            <w:vMerge/>
            <w:vAlign w:val="center"/>
            <w:hideMark/>
          </w:tcPr>
          <w:p w:rsidR="002C34C2" w:rsidRPr="00A5746B" w:rsidRDefault="002C34C2" w:rsidP="002C34C2">
            <w:pPr>
              <w:jc w:val="left"/>
              <w:rPr>
                <w:rFonts w:eastAsia="Times New Roman"/>
                <w:sz w:val="20"/>
                <w:szCs w:val="20"/>
                <w:lang w:eastAsia="ru-RU"/>
              </w:rPr>
            </w:pPr>
          </w:p>
        </w:tc>
        <w:tc>
          <w:tcPr>
            <w:tcW w:w="1338" w:type="pct"/>
            <w:vMerge/>
            <w:vAlign w:val="center"/>
            <w:hideMark/>
          </w:tcPr>
          <w:p w:rsidR="002C34C2" w:rsidRPr="00A5746B" w:rsidRDefault="002C34C2" w:rsidP="00A3644D">
            <w:pPr>
              <w:jc w:val="center"/>
              <w:rPr>
                <w:rFonts w:eastAsia="Times New Roman"/>
                <w:sz w:val="20"/>
                <w:szCs w:val="20"/>
                <w:lang w:eastAsia="ru-RU"/>
              </w:rPr>
            </w:pPr>
          </w:p>
        </w:tc>
        <w:tc>
          <w:tcPr>
            <w:tcW w:w="768" w:type="pct"/>
            <w:shd w:val="clear" w:color="auto" w:fill="auto"/>
            <w:vAlign w:val="center"/>
            <w:hideMark/>
          </w:tcPr>
          <w:p w:rsidR="002C34C2" w:rsidRPr="00A5746B" w:rsidRDefault="002C34C2" w:rsidP="00A3644D">
            <w:pPr>
              <w:jc w:val="center"/>
              <w:rPr>
                <w:rFonts w:eastAsia="Times New Roman"/>
                <w:sz w:val="20"/>
                <w:szCs w:val="20"/>
                <w:lang w:eastAsia="ru-RU"/>
              </w:rPr>
            </w:pPr>
            <w:r w:rsidRPr="00A5746B">
              <w:rPr>
                <w:rFonts w:eastAsia="Times New Roman"/>
                <w:sz w:val="20"/>
                <w:szCs w:val="20"/>
                <w:lang w:eastAsia="ru-RU"/>
              </w:rPr>
              <w:t>тип, марка котла</w:t>
            </w:r>
          </w:p>
        </w:tc>
        <w:tc>
          <w:tcPr>
            <w:tcW w:w="600" w:type="pct"/>
            <w:shd w:val="clear" w:color="auto" w:fill="auto"/>
            <w:vAlign w:val="center"/>
            <w:hideMark/>
          </w:tcPr>
          <w:p w:rsidR="002C34C2" w:rsidRPr="00A5746B" w:rsidRDefault="002C34C2" w:rsidP="00A3644D">
            <w:pPr>
              <w:jc w:val="center"/>
              <w:rPr>
                <w:rFonts w:eastAsia="Times New Roman"/>
                <w:sz w:val="20"/>
                <w:szCs w:val="20"/>
                <w:lang w:eastAsia="ru-RU"/>
              </w:rPr>
            </w:pPr>
            <w:r w:rsidRPr="00A5746B">
              <w:rPr>
                <w:rFonts w:eastAsia="Times New Roman"/>
                <w:sz w:val="20"/>
                <w:szCs w:val="20"/>
                <w:lang w:eastAsia="ru-RU"/>
              </w:rPr>
              <w:t>год ввода в эк</w:t>
            </w:r>
            <w:r w:rsidRPr="00A5746B">
              <w:rPr>
                <w:rFonts w:eastAsia="Times New Roman"/>
                <w:sz w:val="20"/>
                <w:szCs w:val="20"/>
                <w:lang w:eastAsia="ru-RU"/>
              </w:rPr>
              <w:t>с</w:t>
            </w:r>
            <w:r w:rsidRPr="00A5746B">
              <w:rPr>
                <w:rFonts w:eastAsia="Times New Roman"/>
                <w:sz w:val="20"/>
                <w:szCs w:val="20"/>
                <w:lang w:eastAsia="ru-RU"/>
              </w:rPr>
              <w:t>плуатацию</w:t>
            </w:r>
          </w:p>
        </w:tc>
        <w:tc>
          <w:tcPr>
            <w:tcW w:w="454" w:type="pct"/>
            <w:shd w:val="clear" w:color="auto" w:fill="auto"/>
            <w:vAlign w:val="center"/>
            <w:hideMark/>
          </w:tcPr>
          <w:p w:rsidR="002C34C2" w:rsidRPr="00A5746B" w:rsidRDefault="002C34C2" w:rsidP="00A3644D">
            <w:pPr>
              <w:jc w:val="center"/>
              <w:rPr>
                <w:rFonts w:eastAsia="Times New Roman"/>
                <w:sz w:val="20"/>
                <w:szCs w:val="20"/>
                <w:lang w:eastAsia="ru-RU"/>
              </w:rPr>
            </w:pPr>
            <w:r w:rsidRPr="00A5746B">
              <w:rPr>
                <w:rFonts w:eastAsia="Times New Roman"/>
                <w:sz w:val="20"/>
                <w:szCs w:val="20"/>
                <w:lang w:eastAsia="ru-RU"/>
              </w:rPr>
              <w:t>количество котлоагрег</w:t>
            </w:r>
            <w:r w:rsidRPr="00A5746B">
              <w:rPr>
                <w:rFonts w:eastAsia="Times New Roman"/>
                <w:sz w:val="20"/>
                <w:szCs w:val="20"/>
                <w:lang w:eastAsia="ru-RU"/>
              </w:rPr>
              <w:t>а</w:t>
            </w:r>
            <w:r w:rsidRPr="00A5746B">
              <w:rPr>
                <w:rFonts w:eastAsia="Times New Roman"/>
                <w:sz w:val="20"/>
                <w:szCs w:val="20"/>
                <w:lang w:eastAsia="ru-RU"/>
              </w:rPr>
              <w:t>тов</w:t>
            </w:r>
          </w:p>
        </w:tc>
        <w:tc>
          <w:tcPr>
            <w:tcW w:w="576" w:type="pct"/>
            <w:shd w:val="clear" w:color="auto" w:fill="auto"/>
            <w:vAlign w:val="center"/>
            <w:hideMark/>
          </w:tcPr>
          <w:p w:rsidR="002C34C2" w:rsidRPr="00A5746B" w:rsidRDefault="002C34C2" w:rsidP="00A3644D">
            <w:pPr>
              <w:jc w:val="center"/>
              <w:rPr>
                <w:rFonts w:eastAsia="Times New Roman"/>
                <w:sz w:val="20"/>
                <w:szCs w:val="20"/>
                <w:lang w:eastAsia="ru-RU"/>
              </w:rPr>
            </w:pPr>
            <w:r w:rsidRPr="00A5746B">
              <w:rPr>
                <w:rFonts w:eastAsia="Times New Roman"/>
                <w:sz w:val="20"/>
                <w:szCs w:val="20"/>
                <w:lang w:eastAsia="ru-RU"/>
              </w:rPr>
              <w:t>теплопроизвод</w:t>
            </w:r>
            <w:r w:rsidRPr="00A5746B">
              <w:rPr>
                <w:rFonts w:eastAsia="Times New Roman"/>
                <w:sz w:val="20"/>
                <w:szCs w:val="20"/>
                <w:lang w:eastAsia="ru-RU"/>
              </w:rPr>
              <w:t>и</w:t>
            </w:r>
            <w:r w:rsidRPr="00A5746B">
              <w:rPr>
                <w:rFonts w:eastAsia="Times New Roman"/>
                <w:sz w:val="20"/>
                <w:szCs w:val="20"/>
                <w:lang w:eastAsia="ru-RU"/>
              </w:rPr>
              <w:t>тельность котла (Гкал/час)</w:t>
            </w:r>
          </w:p>
        </w:tc>
        <w:tc>
          <w:tcPr>
            <w:tcW w:w="530" w:type="pct"/>
            <w:shd w:val="clear" w:color="auto" w:fill="auto"/>
            <w:vAlign w:val="center"/>
            <w:hideMark/>
          </w:tcPr>
          <w:p w:rsidR="002C34C2" w:rsidRPr="00A5746B" w:rsidRDefault="002C34C2" w:rsidP="00A3644D">
            <w:pPr>
              <w:jc w:val="center"/>
              <w:rPr>
                <w:rFonts w:eastAsia="Times New Roman"/>
                <w:sz w:val="20"/>
                <w:szCs w:val="20"/>
                <w:lang w:eastAsia="ru-RU"/>
              </w:rPr>
            </w:pPr>
            <w:r w:rsidRPr="00A5746B">
              <w:rPr>
                <w:rFonts w:eastAsia="Times New Roman"/>
                <w:sz w:val="20"/>
                <w:szCs w:val="20"/>
                <w:lang w:eastAsia="ru-RU"/>
              </w:rPr>
              <w:t>количество к</w:t>
            </w:r>
            <w:r w:rsidRPr="00A5746B">
              <w:rPr>
                <w:rFonts w:eastAsia="Times New Roman"/>
                <w:sz w:val="20"/>
                <w:szCs w:val="20"/>
                <w:lang w:eastAsia="ru-RU"/>
              </w:rPr>
              <w:t>а</w:t>
            </w:r>
            <w:r w:rsidRPr="00A5746B">
              <w:rPr>
                <w:rFonts w:eastAsia="Times New Roman"/>
                <w:sz w:val="20"/>
                <w:szCs w:val="20"/>
                <w:lang w:eastAsia="ru-RU"/>
              </w:rPr>
              <w:t>питальных р</w:t>
            </w:r>
            <w:r w:rsidRPr="00A5746B">
              <w:rPr>
                <w:rFonts w:eastAsia="Times New Roman"/>
                <w:sz w:val="20"/>
                <w:szCs w:val="20"/>
                <w:lang w:eastAsia="ru-RU"/>
              </w:rPr>
              <w:t>е</w:t>
            </w:r>
            <w:r w:rsidRPr="00A5746B">
              <w:rPr>
                <w:rFonts w:eastAsia="Times New Roman"/>
                <w:sz w:val="20"/>
                <w:szCs w:val="20"/>
                <w:lang w:eastAsia="ru-RU"/>
              </w:rPr>
              <w:t>монтов</w:t>
            </w:r>
          </w:p>
        </w:tc>
        <w:tc>
          <w:tcPr>
            <w:tcW w:w="512" w:type="pct"/>
            <w:shd w:val="clear" w:color="auto" w:fill="auto"/>
            <w:vAlign w:val="center"/>
            <w:hideMark/>
          </w:tcPr>
          <w:p w:rsidR="002C34C2" w:rsidRPr="00A5746B" w:rsidRDefault="002C34C2" w:rsidP="00A3644D">
            <w:pPr>
              <w:jc w:val="center"/>
              <w:rPr>
                <w:rFonts w:eastAsia="Times New Roman"/>
                <w:sz w:val="20"/>
                <w:szCs w:val="20"/>
                <w:lang w:eastAsia="ru-RU"/>
              </w:rPr>
            </w:pPr>
            <w:r w:rsidRPr="00A5746B">
              <w:rPr>
                <w:rFonts w:eastAsia="Times New Roman"/>
                <w:sz w:val="20"/>
                <w:szCs w:val="20"/>
                <w:lang w:eastAsia="ru-RU"/>
              </w:rPr>
              <w:t>последний к</w:t>
            </w:r>
            <w:r w:rsidRPr="00A5746B">
              <w:rPr>
                <w:rFonts w:eastAsia="Times New Roman"/>
                <w:sz w:val="20"/>
                <w:szCs w:val="20"/>
                <w:lang w:eastAsia="ru-RU"/>
              </w:rPr>
              <w:t>а</w:t>
            </w:r>
            <w:r w:rsidRPr="00A5746B">
              <w:rPr>
                <w:rFonts w:eastAsia="Times New Roman"/>
                <w:sz w:val="20"/>
                <w:szCs w:val="20"/>
                <w:lang w:eastAsia="ru-RU"/>
              </w:rPr>
              <w:t>питальный р</w:t>
            </w:r>
            <w:r w:rsidRPr="00A5746B">
              <w:rPr>
                <w:rFonts w:eastAsia="Times New Roman"/>
                <w:sz w:val="20"/>
                <w:szCs w:val="20"/>
                <w:lang w:eastAsia="ru-RU"/>
              </w:rPr>
              <w:t>е</w:t>
            </w:r>
            <w:r w:rsidRPr="00A5746B">
              <w:rPr>
                <w:rFonts w:eastAsia="Times New Roman"/>
                <w:sz w:val="20"/>
                <w:szCs w:val="20"/>
                <w:lang w:eastAsia="ru-RU"/>
              </w:rPr>
              <w:t>монт</w:t>
            </w:r>
          </w:p>
        </w:tc>
      </w:tr>
      <w:tr w:rsidR="00A3644D" w:rsidRPr="00A5746B" w:rsidTr="00504481">
        <w:tc>
          <w:tcPr>
            <w:tcW w:w="222" w:type="pct"/>
            <w:vAlign w:val="center"/>
          </w:tcPr>
          <w:p w:rsidR="00A3644D" w:rsidRPr="00A5746B" w:rsidRDefault="00A3644D" w:rsidP="002C34C2">
            <w:pPr>
              <w:jc w:val="left"/>
              <w:rPr>
                <w:rFonts w:eastAsia="Times New Roman"/>
                <w:b/>
                <w:sz w:val="20"/>
                <w:szCs w:val="20"/>
                <w:lang w:eastAsia="ru-RU"/>
              </w:rPr>
            </w:pPr>
            <w:r w:rsidRPr="00A5746B">
              <w:rPr>
                <w:rFonts w:eastAsia="Times New Roman"/>
                <w:b/>
                <w:sz w:val="20"/>
                <w:szCs w:val="20"/>
                <w:lang w:eastAsia="ru-RU"/>
              </w:rPr>
              <w:t>1</w:t>
            </w:r>
          </w:p>
        </w:tc>
        <w:tc>
          <w:tcPr>
            <w:tcW w:w="1338" w:type="pct"/>
            <w:vAlign w:val="center"/>
          </w:tcPr>
          <w:p w:rsidR="00A3644D" w:rsidRPr="00A5746B" w:rsidRDefault="00A3644D" w:rsidP="00A3644D">
            <w:pPr>
              <w:jc w:val="center"/>
              <w:rPr>
                <w:rFonts w:eastAsia="Times New Roman"/>
                <w:b/>
                <w:sz w:val="20"/>
                <w:szCs w:val="20"/>
                <w:lang w:eastAsia="ru-RU"/>
              </w:rPr>
            </w:pPr>
            <w:r w:rsidRPr="00A5746B">
              <w:rPr>
                <w:rFonts w:eastAsia="Times New Roman"/>
                <w:b/>
                <w:sz w:val="20"/>
                <w:szCs w:val="20"/>
                <w:lang w:eastAsia="ru-RU"/>
              </w:rPr>
              <w:t>ООО "Яр Энерго"</w:t>
            </w:r>
          </w:p>
        </w:tc>
        <w:tc>
          <w:tcPr>
            <w:tcW w:w="768" w:type="pct"/>
            <w:shd w:val="clear" w:color="auto" w:fill="auto"/>
            <w:vAlign w:val="center"/>
          </w:tcPr>
          <w:p w:rsidR="00A3644D" w:rsidRPr="00A5746B" w:rsidRDefault="00A3644D" w:rsidP="00A3644D">
            <w:pPr>
              <w:jc w:val="center"/>
              <w:rPr>
                <w:rFonts w:eastAsia="Times New Roman"/>
                <w:b/>
                <w:sz w:val="20"/>
                <w:szCs w:val="20"/>
                <w:lang w:eastAsia="ru-RU"/>
              </w:rPr>
            </w:pPr>
          </w:p>
        </w:tc>
        <w:tc>
          <w:tcPr>
            <w:tcW w:w="600" w:type="pct"/>
            <w:shd w:val="clear" w:color="auto" w:fill="auto"/>
            <w:vAlign w:val="center"/>
          </w:tcPr>
          <w:p w:rsidR="00A3644D" w:rsidRPr="00A5746B" w:rsidRDefault="00A3644D" w:rsidP="00A3644D">
            <w:pPr>
              <w:jc w:val="center"/>
              <w:rPr>
                <w:rFonts w:eastAsia="Times New Roman"/>
                <w:b/>
                <w:sz w:val="20"/>
                <w:szCs w:val="20"/>
                <w:lang w:eastAsia="ru-RU"/>
              </w:rPr>
            </w:pPr>
          </w:p>
        </w:tc>
        <w:tc>
          <w:tcPr>
            <w:tcW w:w="454" w:type="pct"/>
            <w:shd w:val="clear" w:color="auto" w:fill="auto"/>
            <w:vAlign w:val="center"/>
          </w:tcPr>
          <w:p w:rsidR="00A3644D" w:rsidRPr="00A5746B" w:rsidRDefault="00A3644D" w:rsidP="00A3644D">
            <w:pPr>
              <w:jc w:val="center"/>
              <w:rPr>
                <w:rFonts w:eastAsia="Times New Roman"/>
                <w:b/>
                <w:sz w:val="20"/>
                <w:szCs w:val="20"/>
                <w:lang w:eastAsia="ru-RU"/>
              </w:rPr>
            </w:pPr>
          </w:p>
        </w:tc>
        <w:tc>
          <w:tcPr>
            <w:tcW w:w="576" w:type="pct"/>
            <w:shd w:val="clear" w:color="auto" w:fill="auto"/>
            <w:vAlign w:val="center"/>
          </w:tcPr>
          <w:p w:rsidR="00A3644D" w:rsidRPr="00A5746B" w:rsidRDefault="00A3644D" w:rsidP="00A3644D">
            <w:pPr>
              <w:jc w:val="center"/>
              <w:rPr>
                <w:rFonts w:eastAsia="Times New Roman"/>
                <w:b/>
                <w:sz w:val="20"/>
                <w:szCs w:val="20"/>
                <w:lang w:eastAsia="ru-RU"/>
              </w:rPr>
            </w:pPr>
          </w:p>
        </w:tc>
        <w:tc>
          <w:tcPr>
            <w:tcW w:w="530" w:type="pct"/>
            <w:shd w:val="clear" w:color="auto" w:fill="auto"/>
            <w:vAlign w:val="center"/>
          </w:tcPr>
          <w:p w:rsidR="00A3644D" w:rsidRPr="00A5746B" w:rsidRDefault="00A3644D" w:rsidP="00A3644D">
            <w:pPr>
              <w:jc w:val="center"/>
              <w:rPr>
                <w:rFonts w:eastAsia="Times New Roman"/>
                <w:b/>
                <w:sz w:val="20"/>
                <w:szCs w:val="20"/>
                <w:lang w:eastAsia="ru-RU"/>
              </w:rPr>
            </w:pPr>
          </w:p>
        </w:tc>
        <w:tc>
          <w:tcPr>
            <w:tcW w:w="512" w:type="pct"/>
            <w:shd w:val="clear" w:color="auto" w:fill="auto"/>
            <w:vAlign w:val="center"/>
          </w:tcPr>
          <w:p w:rsidR="00A3644D" w:rsidRPr="00A5746B" w:rsidRDefault="00A3644D" w:rsidP="00A3644D">
            <w:pPr>
              <w:jc w:val="center"/>
              <w:rPr>
                <w:rFonts w:eastAsia="Times New Roman"/>
                <w:b/>
                <w:sz w:val="20"/>
                <w:szCs w:val="20"/>
                <w:lang w:eastAsia="ru-RU"/>
              </w:rPr>
            </w:pPr>
          </w:p>
        </w:tc>
      </w:tr>
      <w:tr w:rsidR="00A3644D" w:rsidRPr="00A5746B" w:rsidTr="00504481">
        <w:tc>
          <w:tcPr>
            <w:tcW w:w="222" w:type="pct"/>
            <w:shd w:val="clear" w:color="auto" w:fill="auto"/>
            <w:noWrap/>
            <w:vAlign w:val="bottom"/>
          </w:tcPr>
          <w:p w:rsidR="00A3644D" w:rsidRPr="00A5746B" w:rsidRDefault="00A3644D" w:rsidP="002C34C2">
            <w:pPr>
              <w:jc w:val="left"/>
              <w:rPr>
                <w:rFonts w:eastAsia="Times New Roman"/>
                <w:sz w:val="20"/>
                <w:szCs w:val="20"/>
                <w:lang w:eastAsia="ru-RU"/>
              </w:rPr>
            </w:pPr>
            <w:r w:rsidRPr="00A5746B">
              <w:rPr>
                <w:rFonts w:eastAsia="Times New Roman"/>
                <w:sz w:val="20"/>
                <w:szCs w:val="20"/>
                <w:lang w:eastAsia="ru-RU"/>
              </w:rPr>
              <w:t>1.1</w:t>
            </w:r>
          </w:p>
        </w:tc>
        <w:tc>
          <w:tcPr>
            <w:tcW w:w="1338" w:type="pct"/>
            <w:shd w:val="clear" w:color="auto" w:fill="auto"/>
            <w:vAlign w:val="center"/>
            <w:hideMark/>
          </w:tcPr>
          <w:p w:rsidR="00A3644D" w:rsidRPr="00A5746B" w:rsidRDefault="00A3644D" w:rsidP="00A3644D">
            <w:pPr>
              <w:jc w:val="center"/>
              <w:rPr>
                <w:sz w:val="22"/>
              </w:rPr>
            </w:pPr>
            <w:r w:rsidRPr="00A5746B">
              <w:rPr>
                <w:sz w:val="22"/>
              </w:rPr>
              <w:t>Котельная (п. Яр, ул. Школьная, 6а)</w:t>
            </w:r>
          </w:p>
        </w:tc>
        <w:tc>
          <w:tcPr>
            <w:tcW w:w="768" w:type="pct"/>
            <w:shd w:val="clear" w:color="auto" w:fill="auto"/>
            <w:vAlign w:val="center"/>
            <w:hideMark/>
          </w:tcPr>
          <w:p w:rsidR="00A3644D" w:rsidRPr="00A5746B" w:rsidRDefault="00A3644D" w:rsidP="00A3644D">
            <w:pPr>
              <w:jc w:val="center"/>
              <w:rPr>
                <w:rFonts w:eastAsia="Times New Roman"/>
                <w:sz w:val="20"/>
                <w:szCs w:val="20"/>
                <w:lang w:eastAsia="ru-RU"/>
              </w:rPr>
            </w:pPr>
            <w:r w:rsidRPr="00A5746B">
              <w:rPr>
                <w:rFonts w:eastAsia="Times New Roman"/>
                <w:sz w:val="20"/>
                <w:szCs w:val="20"/>
                <w:lang w:eastAsia="ru-RU"/>
              </w:rPr>
              <w:t>ВК-21 / 1 шт.;</w:t>
            </w:r>
            <w:r w:rsidR="003F3107" w:rsidRPr="00A5746B">
              <w:rPr>
                <w:rFonts w:eastAsia="Times New Roman"/>
                <w:sz w:val="20"/>
                <w:szCs w:val="20"/>
                <w:lang w:eastAsia="ru-RU"/>
              </w:rPr>
              <w:t xml:space="preserve"> </w:t>
            </w:r>
            <w:r w:rsidRPr="00A5746B">
              <w:rPr>
                <w:rFonts w:eastAsia="Times New Roman"/>
                <w:sz w:val="20"/>
                <w:szCs w:val="20"/>
                <w:lang w:eastAsia="ru-RU"/>
              </w:rPr>
              <w:t>RS-D-1000/ 1 шт.; ,АRCUS R-2000 (Ква-2,0Г) / 1 шт.</w:t>
            </w:r>
          </w:p>
        </w:tc>
        <w:tc>
          <w:tcPr>
            <w:tcW w:w="600" w:type="pct"/>
            <w:shd w:val="clear" w:color="auto" w:fill="auto"/>
            <w:noWrap/>
            <w:vAlign w:val="center"/>
            <w:hideMark/>
          </w:tcPr>
          <w:p w:rsidR="00A3644D" w:rsidRPr="00A5746B" w:rsidRDefault="00A3644D" w:rsidP="00A3644D">
            <w:pPr>
              <w:jc w:val="center"/>
              <w:rPr>
                <w:rFonts w:eastAsia="Times New Roman"/>
                <w:sz w:val="20"/>
                <w:szCs w:val="20"/>
                <w:lang w:eastAsia="ru-RU"/>
              </w:rPr>
            </w:pPr>
            <w:r w:rsidRPr="00A5746B">
              <w:rPr>
                <w:rFonts w:eastAsia="Times New Roman"/>
                <w:sz w:val="20"/>
                <w:szCs w:val="20"/>
                <w:lang w:eastAsia="ru-RU"/>
              </w:rPr>
              <w:t>2015</w:t>
            </w:r>
          </w:p>
        </w:tc>
        <w:tc>
          <w:tcPr>
            <w:tcW w:w="454" w:type="pct"/>
            <w:shd w:val="clear" w:color="auto" w:fill="auto"/>
            <w:vAlign w:val="center"/>
            <w:hideMark/>
          </w:tcPr>
          <w:p w:rsidR="00A3644D" w:rsidRPr="00A5746B" w:rsidRDefault="00A3644D" w:rsidP="00A3644D">
            <w:pPr>
              <w:jc w:val="center"/>
              <w:rPr>
                <w:rFonts w:eastAsia="Times New Roman"/>
                <w:sz w:val="20"/>
                <w:szCs w:val="20"/>
                <w:lang w:eastAsia="ru-RU"/>
              </w:rPr>
            </w:pPr>
            <w:r w:rsidRPr="00A5746B">
              <w:rPr>
                <w:rFonts w:eastAsia="Times New Roman"/>
                <w:sz w:val="20"/>
                <w:szCs w:val="20"/>
                <w:lang w:eastAsia="ru-RU"/>
              </w:rPr>
              <w:t>3</w:t>
            </w:r>
          </w:p>
        </w:tc>
        <w:tc>
          <w:tcPr>
            <w:tcW w:w="576" w:type="pct"/>
            <w:shd w:val="clear" w:color="auto" w:fill="auto"/>
            <w:noWrap/>
            <w:vAlign w:val="center"/>
            <w:hideMark/>
          </w:tcPr>
          <w:p w:rsidR="00A3644D" w:rsidRPr="00A5746B" w:rsidRDefault="00A3644D" w:rsidP="00A3644D">
            <w:pPr>
              <w:jc w:val="center"/>
              <w:rPr>
                <w:rFonts w:eastAsia="Times New Roman"/>
                <w:sz w:val="20"/>
                <w:szCs w:val="20"/>
                <w:lang w:eastAsia="ru-RU"/>
              </w:rPr>
            </w:pPr>
            <w:r w:rsidRPr="00A5746B">
              <w:rPr>
                <w:rFonts w:eastAsia="Times New Roman"/>
                <w:sz w:val="20"/>
                <w:szCs w:val="20"/>
                <w:lang w:eastAsia="ru-RU"/>
              </w:rPr>
              <w:t>4,44</w:t>
            </w:r>
          </w:p>
        </w:tc>
        <w:tc>
          <w:tcPr>
            <w:tcW w:w="530" w:type="pct"/>
            <w:shd w:val="clear" w:color="auto" w:fill="auto"/>
            <w:noWrap/>
            <w:vAlign w:val="center"/>
            <w:hideMark/>
          </w:tcPr>
          <w:p w:rsidR="00A3644D" w:rsidRPr="00A5746B" w:rsidRDefault="00A3644D" w:rsidP="00A3644D">
            <w:pPr>
              <w:jc w:val="center"/>
              <w:rPr>
                <w:rFonts w:eastAsia="Times New Roman"/>
                <w:sz w:val="20"/>
                <w:szCs w:val="20"/>
                <w:lang w:eastAsia="ru-RU"/>
              </w:rPr>
            </w:pPr>
          </w:p>
        </w:tc>
        <w:tc>
          <w:tcPr>
            <w:tcW w:w="512" w:type="pct"/>
            <w:shd w:val="clear" w:color="auto" w:fill="auto"/>
            <w:noWrap/>
            <w:vAlign w:val="center"/>
            <w:hideMark/>
          </w:tcPr>
          <w:p w:rsidR="00A3644D" w:rsidRPr="00A5746B" w:rsidRDefault="00A3644D" w:rsidP="00A3644D">
            <w:pPr>
              <w:jc w:val="center"/>
              <w:rPr>
                <w:rFonts w:eastAsia="Times New Roman"/>
                <w:sz w:val="20"/>
                <w:szCs w:val="20"/>
                <w:lang w:eastAsia="ru-RU"/>
              </w:rPr>
            </w:pPr>
          </w:p>
        </w:tc>
      </w:tr>
      <w:tr w:rsidR="00A3644D" w:rsidRPr="00A5746B" w:rsidTr="00504481">
        <w:tc>
          <w:tcPr>
            <w:tcW w:w="222" w:type="pct"/>
            <w:shd w:val="clear" w:color="auto" w:fill="auto"/>
            <w:noWrap/>
            <w:vAlign w:val="bottom"/>
          </w:tcPr>
          <w:p w:rsidR="00A3644D" w:rsidRPr="00A5746B" w:rsidRDefault="00693519" w:rsidP="002C34C2">
            <w:pPr>
              <w:jc w:val="left"/>
              <w:rPr>
                <w:rFonts w:eastAsia="Times New Roman"/>
                <w:sz w:val="20"/>
                <w:szCs w:val="20"/>
                <w:lang w:eastAsia="ru-RU"/>
              </w:rPr>
            </w:pPr>
            <w:r w:rsidRPr="00A5746B">
              <w:rPr>
                <w:rFonts w:eastAsia="Times New Roman"/>
                <w:sz w:val="20"/>
                <w:szCs w:val="20"/>
                <w:lang w:eastAsia="ru-RU"/>
              </w:rPr>
              <w:t>1.2</w:t>
            </w:r>
          </w:p>
        </w:tc>
        <w:tc>
          <w:tcPr>
            <w:tcW w:w="1338" w:type="pct"/>
            <w:shd w:val="clear" w:color="auto" w:fill="auto"/>
            <w:vAlign w:val="center"/>
            <w:hideMark/>
          </w:tcPr>
          <w:p w:rsidR="00A3644D" w:rsidRPr="00A5746B" w:rsidRDefault="00A3644D" w:rsidP="00A3644D">
            <w:pPr>
              <w:jc w:val="center"/>
              <w:rPr>
                <w:sz w:val="22"/>
              </w:rPr>
            </w:pPr>
            <w:r w:rsidRPr="00A5746B">
              <w:rPr>
                <w:sz w:val="22"/>
              </w:rPr>
              <w:t>Котельная (с.Дизьмино, ул. Школьная, 26а)</w:t>
            </w:r>
          </w:p>
        </w:tc>
        <w:tc>
          <w:tcPr>
            <w:tcW w:w="768" w:type="pct"/>
            <w:shd w:val="clear" w:color="auto" w:fill="auto"/>
            <w:vAlign w:val="center"/>
            <w:hideMark/>
          </w:tcPr>
          <w:p w:rsidR="00A3644D" w:rsidRPr="00A5746B" w:rsidRDefault="00A3644D" w:rsidP="00A3644D">
            <w:pPr>
              <w:jc w:val="center"/>
              <w:rPr>
                <w:rFonts w:eastAsia="Times New Roman"/>
                <w:sz w:val="20"/>
                <w:szCs w:val="20"/>
                <w:lang w:eastAsia="ru-RU"/>
              </w:rPr>
            </w:pPr>
            <w:r w:rsidRPr="00A5746B">
              <w:rPr>
                <w:rFonts w:eastAsia="Times New Roman"/>
                <w:sz w:val="20"/>
                <w:szCs w:val="20"/>
                <w:lang w:eastAsia="ru-RU"/>
              </w:rPr>
              <w:t>КВ-Гн-0,63 (2шт)</w:t>
            </w:r>
          </w:p>
        </w:tc>
        <w:tc>
          <w:tcPr>
            <w:tcW w:w="600" w:type="pct"/>
            <w:shd w:val="clear" w:color="auto" w:fill="auto"/>
            <w:noWrap/>
            <w:vAlign w:val="center"/>
            <w:hideMark/>
          </w:tcPr>
          <w:p w:rsidR="00A3644D" w:rsidRPr="00A5746B" w:rsidRDefault="00A3644D" w:rsidP="00A3644D">
            <w:pPr>
              <w:jc w:val="center"/>
              <w:rPr>
                <w:rFonts w:eastAsia="Times New Roman"/>
                <w:sz w:val="20"/>
                <w:szCs w:val="20"/>
                <w:lang w:eastAsia="ru-RU"/>
              </w:rPr>
            </w:pPr>
            <w:r w:rsidRPr="00A5746B">
              <w:rPr>
                <w:rFonts w:eastAsia="Times New Roman"/>
                <w:sz w:val="20"/>
                <w:szCs w:val="20"/>
                <w:lang w:eastAsia="ru-RU"/>
              </w:rPr>
              <w:t>2012</w:t>
            </w:r>
          </w:p>
        </w:tc>
        <w:tc>
          <w:tcPr>
            <w:tcW w:w="454" w:type="pct"/>
            <w:shd w:val="clear" w:color="auto" w:fill="auto"/>
            <w:noWrap/>
            <w:vAlign w:val="center"/>
            <w:hideMark/>
          </w:tcPr>
          <w:p w:rsidR="00A3644D" w:rsidRPr="00A5746B" w:rsidRDefault="00A3644D" w:rsidP="00A3644D">
            <w:pPr>
              <w:jc w:val="center"/>
              <w:rPr>
                <w:rFonts w:eastAsia="Times New Roman"/>
                <w:sz w:val="20"/>
                <w:szCs w:val="20"/>
                <w:lang w:eastAsia="ru-RU"/>
              </w:rPr>
            </w:pPr>
            <w:r w:rsidRPr="00A5746B">
              <w:rPr>
                <w:rFonts w:eastAsia="Times New Roman"/>
                <w:sz w:val="20"/>
                <w:szCs w:val="20"/>
                <w:lang w:eastAsia="ru-RU"/>
              </w:rPr>
              <w:t>2</w:t>
            </w:r>
          </w:p>
        </w:tc>
        <w:tc>
          <w:tcPr>
            <w:tcW w:w="576" w:type="pct"/>
            <w:shd w:val="clear" w:color="auto" w:fill="auto"/>
            <w:noWrap/>
            <w:vAlign w:val="center"/>
            <w:hideMark/>
          </w:tcPr>
          <w:p w:rsidR="00A3644D" w:rsidRPr="00A5746B" w:rsidRDefault="00A3644D" w:rsidP="00A3644D">
            <w:pPr>
              <w:jc w:val="center"/>
              <w:rPr>
                <w:rFonts w:eastAsia="Times New Roman"/>
                <w:sz w:val="20"/>
                <w:szCs w:val="20"/>
                <w:lang w:eastAsia="ru-RU"/>
              </w:rPr>
            </w:pPr>
            <w:r w:rsidRPr="00A5746B">
              <w:rPr>
                <w:rFonts w:eastAsia="Times New Roman"/>
                <w:sz w:val="20"/>
                <w:szCs w:val="20"/>
                <w:lang w:eastAsia="ru-RU"/>
              </w:rPr>
              <w:t>1,08</w:t>
            </w:r>
          </w:p>
        </w:tc>
        <w:tc>
          <w:tcPr>
            <w:tcW w:w="530" w:type="pct"/>
            <w:shd w:val="clear" w:color="auto" w:fill="auto"/>
            <w:noWrap/>
            <w:vAlign w:val="center"/>
            <w:hideMark/>
          </w:tcPr>
          <w:p w:rsidR="00A3644D" w:rsidRPr="00A5746B" w:rsidRDefault="00A3644D" w:rsidP="00A3644D">
            <w:pPr>
              <w:jc w:val="center"/>
              <w:rPr>
                <w:rFonts w:eastAsia="Times New Roman"/>
                <w:sz w:val="20"/>
                <w:szCs w:val="20"/>
                <w:lang w:eastAsia="ru-RU"/>
              </w:rPr>
            </w:pPr>
          </w:p>
        </w:tc>
        <w:tc>
          <w:tcPr>
            <w:tcW w:w="512" w:type="pct"/>
            <w:shd w:val="clear" w:color="auto" w:fill="auto"/>
            <w:noWrap/>
            <w:vAlign w:val="center"/>
            <w:hideMark/>
          </w:tcPr>
          <w:p w:rsidR="00A3644D" w:rsidRPr="00A5746B" w:rsidRDefault="00A3644D" w:rsidP="00A3644D">
            <w:pPr>
              <w:jc w:val="center"/>
              <w:rPr>
                <w:rFonts w:eastAsia="Times New Roman"/>
                <w:sz w:val="20"/>
                <w:szCs w:val="20"/>
                <w:lang w:eastAsia="ru-RU"/>
              </w:rPr>
            </w:pPr>
          </w:p>
        </w:tc>
      </w:tr>
      <w:tr w:rsidR="00A3644D" w:rsidRPr="00A5746B" w:rsidTr="00504481">
        <w:tc>
          <w:tcPr>
            <w:tcW w:w="222" w:type="pct"/>
            <w:shd w:val="clear" w:color="auto" w:fill="auto"/>
            <w:noWrap/>
            <w:vAlign w:val="bottom"/>
          </w:tcPr>
          <w:p w:rsidR="00A3644D" w:rsidRPr="00A5746B" w:rsidRDefault="00693519" w:rsidP="002C34C2">
            <w:pPr>
              <w:jc w:val="left"/>
              <w:rPr>
                <w:rFonts w:eastAsia="Times New Roman"/>
                <w:sz w:val="20"/>
                <w:szCs w:val="20"/>
                <w:lang w:eastAsia="ru-RU"/>
              </w:rPr>
            </w:pPr>
            <w:r w:rsidRPr="00A5746B">
              <w:rPr>
                <w:rFonts w:eastAsia="Times New Roman"/>
                <w:sz w:val="20"/>
                <w:szCs w:val="20"/>
                <w:lang w:eastAsia="ru-RU"/>
              </w:rPr>
              <w:t>1.3</w:t>
            </w:r>
          </w:p>
        </w:tc>
        <w:tc>
          <w:tcPr>
            <w:tcW w:w="1338" w:type="pct"/>
            <w:shd w:val="clear" w:color="auto" w:fill="auto"/>
            <w:vAlign w:val="center"/>
            <w:hideMark/>
          </w:tcPr>
          <w:p w:rsidR="00A3644D" w:rsidRPr="00A5746B" w:rsidRDefault="00A3644D" w:rsidP="00A3644D">
            <w:pPr>
              <w:jc w:val="center"/>
              <w:rPr>
                <w:sz w:val="22"/>
              </w:rPr>
            </w:pPr>
            <w:r w:rsidRPr="00A5746B">
              <w:rPr>
                <w:sz w:val="22"/>
              </w:rPr>
              <w:t>Котельная (п.Яр, ул. Советская, 1)</w:t>
            </w:r>
          </w:p>
        </w:tc>
        <w:tc>
          <w:tcPr>
            <w:tcW w:w="768" w:type="pct"/>
            <w:shd w:val="clear" w:color="auto" w:fill="auto"/>
            <w:vAlign w:val="center"/>
            <w:hideMark/>
          </w:tcPr>
          <w:p w:rsidR="00A3644D" w:rsidRPr="00A5746B" w:rsidRDefault="00A3644D" w:rsidP="00A3644D">
            <w:pPr>
              <w:jc w:val="center"/>
              <w:rPr>
                <w:rFonts w:eastAsia="Times New Roman"/>
                <w:sz w:val="20"/>
                <w:szCs w:val="20"/>
                <w:lang w:eastAsia="ru-RU"/>
              </w:rPr>
            </w:pPr>
            <w:r w:rsidRPr="00A5746B">
              <w:rPr>
                <w:rFonts w:eastAsia="Times New Roman"/>
                <w:sz w:val="20"/>
                <w:szCs w:val="20"/>
                <w:lang w:eastAsia="ru-RU"/>
              </w:rPr>
              <w:t>Братск-1Г (3 шт)</w:t>
            </w:r>
          </w:p>
        </w:tc>
        <w:tc>
          <w:tcPr>
            <w:tcW w:w="600" w:type="pct"/>
            <w:shd w:val="clear" w:color="auto" w:fill="auto"/>
            <w:noWrap/>
            <w:vAlign w:val="center"/>
            <w:hideMark/>
          </w:tcPr>
          <w:p w:rsidR="00A3644D" w:rsidRPr="00A5746B" w:rsidRDefault="00A3644D" w:rsidP="00A3644D">
            <w:pPr>
              <w:jc w:val="center"/>
              <w:rPr>
                <w:rFonts w:eastAsia="Times New Roman"/>
                <w:sz w:val="20"/>
                <w:szCs w:val="20"/>
                <w:lang w:eastAsia="ru-RU"/>
              </w:rPr>
            </w:pPr>
            <w:r w:rsidRPr="00A5746B">
              <w:rPr>
                <w:rFonts w:eastAsia="Times New Roman"/>
                <w:sz w:val="20"/>
                <w:szCs w:val="20"/>
                <w:lang w:eastAsia="ru-RU"/>
              </w:rPr>
              <w:t>2020</w:t>
            </w:r>
          </w:p>
        </w:tc>
        <w:tc>
          <w:tcPr>
            <w:tcW w:w="454" w:type="pct"/>
            <w:shd w:val="clear" w:color="auto" w:fill="auto"/>
            <w:noWrap/>
            <w:vAlign w:val="center"/>
            <w:hideMark/>
          </w:tcPr>
          <w:p w:rsidR="00A3644D" w:rsidRPr="00A5746B" w:rsidRDefault="00A3644D" w:rsidP="00A3644D">
            <w:pPr>
              <w:jc w:val="center"/>
              <w:rPr>
                <w:rFonts w:eastAsia="Times New Roman"/>
                <w:sz w:val="20"/>
                <w:szCs w:val="20"/>
                <w:lang w:eastAsia="ru-RU"/>
              </w:rPr>
            </w:pPr>
            <w:r w:rsidRPr="00A5746B">
              <w:rPr>
                <w:rFonts w:eastAsia="Times New Roman"/>
                <w:sz w:val="20"/>
                <w:szCs w:val="20"/>
                <w:lang w:eastAsia="ru-RU"/>
              </w:rPr>
              <w:t>3</w:t>
            </w:r>
          </w:p>
        </w:tc>
        <w:tc>
          <w:tcPr>
            <w:tcW w:w="576" w:type="pct"/>
            <w:shd w:val="clear" w:color="auto" w:fill="auto"/>
            <w:noWrap/>
            <w:vAlign w:val="center"/>
            <w:hideMark/>
          </w:tcPr>
          <w:p w:rsidR="00A3644D" w:rsidRPr="00A5746B" w:rsidRDefault="00A3644D" w:rsidP="00A3644D">
            <w:pPr>
              <w:jc w:val="center"/>
              <w:rPr>
                <w:rFonts w:eastAsia="Times New Roman"/>
                <w:sz w:val="20"/>
                <w:szCs w:val="20"/>
                <w:lang w:eastAsia="ru-RU"/>
              </w:rPr>
            </w:pPr>
            <w:r w:rsidRPr="00A5746B">
              <w:rPr>
                <w:rFonts w:eastAsia="Times New Roman"/>
                <w:sz w:val="20"/>
                <w:szCs w:val="20"/>
                <w:lang w:eastAsia="ru-RU"/>
              </w:rPr>
              <w:t>2,219</w:t>
            </w:r>
          </w:p>
        </w:tc>
        <w:tc>
          <w:tcPr>
            <w:tcW w:w="530" w:type="pct"/>
            <w:shd w:val="clear" w:color="auto" w:fill="auto"/>
            <w:noWrap/>
            <w:vAlign w:val="center"/>
            <w:hideMark/>
          </w:tcPr>
          <w:p w:rsidR="00A3644D" w:rsidRPr="00A5746B" w:rsidRDefault="00A3644D" w:rsidP="00A3644D">
            <w:pPr>
              <w:jc w:val="center"/>
              <w:rPr>
                <w:rFonts w:eastAsia="Times New Roman"/>
                <w:sz w:val="20"/>
                <w:szCs w:val="20"/>
                <w:lang w:eastAsia="ru-RU"/>
              </w:rPr>
            </w:pPr>
          </w:p>
        </w:tc>
        <w:tc>
          <w:tcPr>
            <w:tcW w:w="512" w:type="pct"/>
            <w:shd w:val="clear" w:color="auto" w:fill="auto"/>
            <w:noWrap/>
            <w:vAlign w:val="center"/>
            <w:hideMark/>
          </w:tcPr>
          <w:p w:rsidR="00A3644D" w:rsidRPr="00A5746B" w:rsidRDefault="00A3644D" w:rsidP="00A3644D">
            <w:pPr>
              <w:jc w:val="center"/>
              <w:rPr>
                <w:rFonts w:eastAsia="Times New Roman"/>
                <w:sz w:val="20"/>
                <w:szCs w:val="20"/>
                <w:lang w:eastAsia="ru-RU"/>
              </w:rPr>
            </w:pPr>
          </w:p>
        </w:tc>
      </w:tr>
      <w:tr w:rsidR="00A3644D" w:rsidRPr="00A5746B" w:rsidTr="00504481">
        <w:tc>
          <w:tcPr>
            <w:tcW w:w="222" w:type="pct"/>
            <w:shd w:val="clear" w:color="auto" w:fill="auto"/>
            <w:noWrap/>
            <w:vAlign w:val="bottom"/>
          </w:tcPr>
          <w:p w:rsidR="00A3644D" w:rsidRPr="00A5746B" w:rsidRDefault="00693519" w:rsidP="002C34C2">
            <w:pPr>
              <w:jc w:val="left"/>
              <w:rPr>
                <w:rFonts w:eastAsia="Times New Roman"/>
                <w:sz w:val="20"/>
                <w:szCs w:val="20"/>
                <w:lang w:eastAsia="ru-RU"/>
              </w:rPr>
            </w:pPr>
            <w:r w:rsidRPr="00A5746B">
              <w:rPr>
                <w:rFonts w:eastAsia="Times New Roman"/>
                <w:sz w:val="20"/>
                <w:szCs w:val="20"/>
                <w:lang w:eastAsia="ru-RU"/>
              </w:rPr>
              <w:t>1.4</w:t>
            </w:r>
          </w:p>
        </w:tc>
        <w:tc>
          <w:tcPr>
            <w:tcW w:w="1338" w:type="pct"/>
            <w:shd w:val="clear" w:color="auto" w:fill="auto"/>
            <w:vAlign w:val="center"/>
            <w:hideMark/>
          </w:tcPr>
          <w:p w:rsidR="00A3644D" w:rsidRPr="00A5746B" w:rsidRDefault="00A3644D" w:rsidP="00A3644D">
            <w:pPr>
              <w:jc w:val="center"/>
              <w:rPr>
                <w:sz w:val="22"/>
              </w:rPr>
            </w:pPr>
            <w:r w:rsidRPr="00A5746B">
              <w:rPr>
                <w:sz w:val="22"/>
              </w:rPr>
              <w:t>Котельная (с.Пудем, ул. Гагарина, 2а)</w:t>
            </w:r>
          </w:p>
        </w:tc>
        <w:tc>
          <w:tcPr>
            <w:tcW w:w="768" w:type="pct"/>
            <w:shd w:val="clear" w:color="auto" w:fill="auto"/>
            <w:vAlign w:val="center"/>
            <w:hideMark/>
          </w:tcPr>
          <w:p w:rsidR="00A3644D" w:rsidRPr="00A5746B" w:rsidRDefault="00A3644D" w:rsidP="00A3644D">
            <w:pPr>
              <w:jc w:val="center"/>
              <w:rPr>
                <w:rFonts w:eastAsia="Times New Roman"/>
                <w:sz w:val="20"/>
                <w:szCs w:val="20"/>
                <w:lang w:eastAsia="ru-RU"/>
              </w:rPr>
            </w:pPr>
            <w:r w:rsidRPr="00A5746B">
              <w:rPr>
                <w:rFonts w:eastAsia="Times New Roman"/>
                <w:sz w:val="20"/>
                <w:szCs w:val="20"/>
                <w:lang w:eastAsia="ru-RU"/>
              </w:rPr>
              <w:t>КВ-0,2Т (1шт)</w:t>
            </w:r>
            <w:r w:rsidRPr="00A5746B">
              <w:rPr>
                <w:rFonts w:eastAsia="Times New Roman"/>
                <w:sz w:val="20"/>
                <w:szCs w:val="20"/>
                <w:lang w:eastAsia="ru-RU"/>
              </w:rPr>
              <w:br/>
              <w:t>Ква-0,25 ГС (4шт)</w:t>
            </w:r>
          </w:p>
        </w:tc>
        <w:tc>
          <w:tcPr>
            <w:tcW w:w="600" w:type="pct"/>
            <w:shd w:val="clear" w:color="auto" w:fill="auto"/>
            <w:noWrap/>
            <w:vAlign w:val="center"/>
            <w:hideMark/>
          </w:tcPr>
          <w:p w:rsidR="00A3644D" w:rsidRPr="00A5746B" w:rsidRDefault="00A3644D" w:rsidP="00A3644D">
            <w:pPr>
              <w:jc w:val="center"/>
              <w:rPr>
                <w:rFonts w:eastAsia="Times New Roman"/>
                <w:sz w:val="20"/>
                <w:szCs w:val="20"/>
                <w:lang w:eastAsia="ru-RU"/>
              </w:rPr>
            </w:pPr>
            <w:r w:rsidRPr="00A5746B">
              <w:rPr>
                <w:rFonts w:eastAsia="Times New Roman"/>
                <w:sz w:val="20"/>
                <w:szCs w:val="20"/>
                <w:lang w:eastAsia="ru-RU"/>
              </w:rPr>
              <w:t>2011</w:t>
            </w:r>
          </w:p>
        </w:tc>
        <w:tc>
          <w:tcPr>
            <w:tcW w:w="454" w:type="pct"/>
            <w:shd w:val="clear" w:color="auto" w:fill="auto"/>
            <w:noWrap/>
            <w:vAlign w:val="center"/>
            <w:hideMark/>
          </w:tcPr>
          <w:p w:rsidR="00A3644D" w:rsidRPr="00A5746B" w:rsidRDefault="00A3644D" w:rsidP="00A3644D">
            <w:pPr>
              <w:jc w:val="center"/>
              <w:rPr>
                <w:rFonts w:eastAsia="Times New Roman"/>
                <w:sz w:val="20"/>
                <w:szCs w:val="20"/>
                <w:lang w:eastAsia="ru-RU"/>
              </w:rPr>
            </w:pPr>
            <w:r w:rsidRPr="00A5746B">
              <w:rPr>
                <w:rFonts w:eastAsia="Times New Roman"/>
                <w:sz w:val="20"/>
                <w:szCs w:val="20"/>
                <w:lang w:eastAsia="ru-RU"/>
              </w:rPr>
              <w:t>5</w:t>
            </w:r>
          </w:p>
        </w:tc>
        <w:tc>
          <w:tcPr>
            <w:tcW w:w="576" w:type="pct"/>
            <w:shd w:val="clear" w:color="auto" w:fill="auto"/>
            <w:noWrap/>
            <w:vAlign w:val="center"/>
            <w:hideMark/>
          </w:tcPr>
          <w:p w:rsidR="00A3644D" w:rsidRPr="00A5746B" w:rsidRDefault="00A3644D" w:rsidP="00A3644D">
            <w:pPr>
              <w:jc w:val="center"/>
              <w:rPr>
                <w:rFonts w:eastAsia="Times New Roman"/>
                <w:sz w:val="20"/>
                <w:szCs w:val="20"/>
                <w:lang w:eastAsia="ru-RU"/>
              </w:rPr>
            </w:pPr>
            <w:r w:rsidRPr="00A5746B">
              <w:rPr>
                <w:rFonts w:eastAsia="Times New Roman"/>
                <w:sz w:val="20"/>
                <w:szCs w:val="20"/>
                <w:lang w:eastAsia="ru-RU"/>
              </w:rPr>
              <w:t>4,623</w:t>
            </w:r>
          </w:p>
        </w:tc>
        <w:tc>
          <w:tcPr>
            <w:tcW w:w="530" w:type="pct"/>
            <w:shd w:val="clear" w:color="auto" w:fill="auto"/>
            <w:noWrap/>
            <w:vAlign w:val="center"/>
            <w:hideMark/>
          </w:tcPr>
          <w:p w:rsidR="00A3644D" w:rsidRPr="00A5746B" w:rsidRDefault="00A3644D" w:rsidP="00A3644D">
            <w:pPr>
              <w:jc w:val="center"/>
              <w:rPr>
                <w:rFonts w:eastAsia="Times New Roman"/>
                <w:sz w:val="20"/>
                <w:szCs w:val="20"/>
                <w:lang w:eastAsia="ru-RU"/>
              </w:rPr>
            </w:pPr>
          </w:p>
        </w:tc>
        <w:tc>
          <w:tcPr>
            <w:tcW w:w="512" w:type="pct"/>
            <w:shd w:val="clear" w:color="auto" w:fill="auto"/>
            <w:noWrap/>
            <w:vAlign w:val="center"/>
            <w:hideMark/>
          </w:tcPr>
          <w:p w:rsidR="00A3644D" w:rsidRPr="00A5746B" w:rsidRDefault="00A3644D" w:rsidP="00A3644D">
            <w:pPr>
              <w:jc w:val="center"/>
              <w:rPr>
                <w:rFonts w:eastAsia="Times New Roman"/>
                <w:sz w:val="20"/>
                <w:szCs w:val="20"/>
                <w:lang w:eastAsia="ru-RU"/>
              </w:rPr>
            </w:pPr>
          </w:p>
        </w:tc>
      </w:tr>
      <w:tr w:rsidR="00A3644D" w:rsidRPr="00A5746B" w:rsidTr="00504481">
        <w:tc>
          <w:tcPr>
            <w:tcW w:w="222" w:type="pct"/>
            <w:shd w:val="clear" w:color="auto" w:fill="auto"/>
            <w:noWrap/>
            <w:vAlign w:val="bottom"/>
          </w:tcPr>
          <w:p w:rsidR="00A3644D" w:rsidRPr="00A5746B" w:rsidRDefault="00693519" w:rsidP="002C34C2">
            <w:pPr>
              <w:jc w:val="left"/>
              <w:rPr>
                <w:rFonts w:eastAsia="Times New Roman"/>
                <w:sz w:val="20"/>
                <w:szCs w:val="20"/>
                <w:lang w:eastAsia="ru-RU"/>
              </w:rPr>
            </w:pPr>
            <w:r w:rsidRPr="00A5746B">
              <w:rPr>
                <w:rFonts w:eastAsia="Times New Roman"/>
                <w:sz w:val="20"/>
                <w:szCs w:val="20"/>
                <w:lang w:eastAsia="ru-RU"/>
              </w:rPr>
              <w:t>1.5</w:t>
            </w:r>
          </w:p>
        </w:tc>
        <w:tc>
          <w:tcPr>
            <w:tcW w:w="1338" w:type="pct"/>
            <w:shd w:val="clear" w:color="auto" w:fill="auto"/>
            <w:vAlign w:val="center"/>
            <w:hideMark/>
          </w:tcPr>
          <w:p w:rsidR="00A3644D" w:rsidRPr="00A5746B" w:rsidRDefault="00A3644D" w:rsidP="00A3644D">
            <w:pPr>
              <w:jc w:val="center"/>
              <w:rPr>
                <w:sz w:val="22"/>
              </w:rPr>
            </w:pPr>
            <w:r w:rsidRPr="00A5746B">
              <w:rPr>
                <w:sz w:val="22"/>
              </w:rPr>
              <w:t>Котельная (п.Яр, ул. Ф.Васильева, 6а)</w:t>
            </w:r>
          </w:p>
        </w:tc>
        <w:tc>
          <w:tcPr>
            <w:tcW w:w="768" w:type="pct"/>
            <w:shd w:val="clear" w:color="auto" w:fill="auto"/>
            <w:vAlign w:val="center"/>
            <w:hideMark/>
          </w:tcPr>
          <w:p w:rsidR="00A3644D" w:rsidRPr="00A5746B" w:rsidRDefault="00A3644D" w:rsidP="00A3644D">
            <w:pPr>
              <w:jc w:val="center"/>
              <w:rPr>
                <w:rFonts w:eastAsia="Times New Roman"/>
                <w:sz w:val="20"/>
                <w:szCs w:val="20"/>
                <w:lang w:eastAsia="ru-RU"/>
              </w:rPr>
            </w:pPr>
            <w:r w:rsidRPr="00A5746B">
              <w:rPr>
                <w:rFonts w:eastAsia="Times New Roman"/>
                <w:sz w:val="20"/>
                <w:szCs w:val="20"/>
                <w:lang w:eastAsia="ru-RU"/>
              </w:rPr>
              <w:t>КВ-Гс-1,25 (3 шт)</w:t>
            </w:r>
            <w:r w:rsidRPr="00A5746B">
              <w:rPr>
                <w:rFonts w:eastAsia="Times New Roman"/>
                <w:sz w:val="20"/>
                <w:szCs w:val="20"/>
                <w:lang w:eastAsia="ru-RU"/>
              </w:rPr>
              <w:br/>
              <w:t>КВ-Гс-1,0 (1 шт)</w:t>
            </w:r>
          </w:p>
        </w:tc>
        <w:tc>
          <w:tcPr>
            <w:tcW w:w="600" w:type="pct"/>
            <w:shd w:val="clear" w:color="auto" w:fill="auto"/>
            <w:noWrap/>
            <w:vAlign w:val="center"/>
            <w:hideMark/>
          </w:tcPr>
          <w:p w:rsidR="00A3644D" w:rsidRPr="00A5746B" w:rsidRDefault="00A3644D" w:rsidP="00A3644D">
            <w:pPr>
              <w:jc w:val="center"/>
              <w:rPr>
                <w:rFonts w:eastAsia="Times New Roman"/>
                <w:sz w:val="20"/>
                <w:szCs w:val="20"/>
                <w:lang w:eastAsia="ru-RU"/>
              </w:rPr>
            </w:pPr>
            <w:r w:rsidRPr="00A5746B">
              <w:rPr>
                <w:rFonts w:eastAsia="Times New Roman"/>
                <w:sz w:val="20"/>
                <w:szCs w:val="20"/>
                <w:lang w:eastAsia="ru-RU"/>
              </w:rPr>
              <w:t>2015</w:t>
            </w:r>
          </w:p>
        </w:tc>
        <w:tc>
          <w:tcPr>
            <w:tcW w:w="454" w:type="pct"/>
            <w:shd w:val="clear" w:color="auto" w:fill="auto"/>
            <w:noWrap/>
            <w:vAlign w:val="center"/>
            <w:hideMark/>
          </w:tcPr>
          <w:p w:rsidR="00A3644D" w:rsidRPr="00A5746B" w:rsidRDefault="00A3644D" w:rsidP="00A3644D">
            <w:pPr>
              <w:jc w:val="center"/>
              <w:rPr>
                <w:rFonts w:eastAsia="Times New Roman"/>
                <w:sz w:val="20"/>
                <w:szCs w:val="20"/>
                <w:lang w:eastAsia="ru-RU"/>
              </w:rPr>
            </w:pPr>
            <w:r w:rsidRPr="00A5746B">
              <w:rPr>
                <w:rFonts w:eastAsia="Times New Roman"/>
                <w:sz w:val="20"/>
                <w:szCs w:val="20"/>
                <w:lang w:eastAsia="ru-RU"/>
              </w:rPr>
              <w:t>4</w:t>
            </w:r>
          </w:p>
        </w:tc>
        <w:tc>
          <w:tcPr>
            <w:tcW w:w="576" w:type="pct"/>
            <w:shd w:val="clear" w:color="auto" w:fill="auto"/>
            <w:noWrap/>
            <w:vAlign w:val="center"/>
            <w:hideMark/>
          </w:tcPr>
          <w:p w:rsidR="00A3644D" w:rsidRPr="00A5746B" w:rsidRDefault="00A3644D" w:rsidP="00A3644D">
            <w:pPr>
              <w:jc w:val="center"/>
              <w:rPr>
                <w:rFonts w:eastAsia="Times New Roman"/>
                <w:sz w:val="20"/>
                <w:szCs w:val="20"/>
                <w:lang w:eastAsia="ru-RU"/>
              </w:rPr>
            </w:pPr>
            <w:r w:rsidRPr="00A5746B">
              <w:rPr>
                <w:rFonts w:eastAsia="Times New Roman"/>
                <w:sz w:val="20"/>
                <w:szCs w:val="20"/>
                <w:lang w:eastAsia="ru-RU"/>
              </w:rPr>
              <w:t>3,698</w:t>
            </w:r>
          </w:p>
        </w:tc>
        <w:tc>
          <w:tcPr>
            <w:tcW w:w="530" w:type="pct"/>
            <w:shd w:val="clear" w:color="auto" w:fill="auto"/>
            <w:noWrap/>
            <w:vAlign w:val="center"/>
            <w:hideMark/>
          </w:tcPr>
          <w:p w:rsidR="00A3644D" w:rsidRPr="00A5746B" w:rsidRDefault="00A3644D" w:rsidP="00A3644D">
            <w:pPr>
              <w:jc w:val="center"/>
              <w:rPr>
                <w:rFonts w:eastAsia="Times New Roman"/>
                <w:sz w:val="20"/>
                <w:szCs w:val="20"/>
                <w:lang w:eastAsia="ru-RU"/>
              </w:rPr>
            </w:pPr>
          </w:p>
        </w:tc>
        <w:tc>
          <w:tcPr>
            <w:tcW w:w="512" w:type="pct"/>
            <w:shd w:val="clear" w:color="auto" w:fill="auto"/>
            <w:noWrap/>
            <w:vAlign w:val="center"/>
            <w:hideMark/>
          </w:tcPr>
          <w:p w:rsidR="00A3644D" w:rsidRPr="00A5746B" w:rsidRDefault="00A3644D" w:rsidP="00A3644D">
            <w:pPr>
              <w:jc w:val="center"/>
              <w:rPr>
                <w:rFonts w:eastAsia="Times New Roman"/>
                <w:sz w:val="20"/>
                <w:szCs w:val="20"/>
                <w:lang w:eastAsia="ru-RU"/>
              </w:rPr>
            </w:pPr>
          </w:p>
        </w:tc>
      </w:tr>
      <w:tr w:rsidR="00A3644D" w:rsidRPr="00A5746B" w:rsidTr="00504481">
        <w:tc>
          <w:tcPr>
            <w:tcW w:w="222" w:type="pct"/>
            <w:shd w:val="clear" w:color="auto" w:fill="auto"/>
            <w:noWrap/>
            <w:vAlign w:val="bottom"/>
          </w:tcPr>
          <w:p w:rsidR="00A3644D" w:rsidRPr="00A5746B" w:rsidRDefault="00693519" w:rsidP="002C34C2">
            <w:pPr>
              <w:jc w:val="left"/>
              <w:rPr>
                <w:rFonts w:eastAsia="Times New Roman"/>
                <w:sz w:val="20"/>
                <w:szCs w:val="20"/>
                <w:lang w:eastAsia="ru-RU"/>
              </w:rPr>
            </w:pPr>
            <w:r w:rsidRPr="00A5746B">
              <w:rPr>
                <w:rFonts w:eastAsia="Times New Roman"/>
                <w:sz w:val="20"/>
                <w:szCs w:val="20"/>
                <w:lang w:eastAsia="ru-RU"/>
              </w:rPr>
              <w:t>1.6</w:t>
            </w:r>
          </w:p>
        </w:tc>
        <w:tc>
          <w:tcPr>
            <w:tcW w:w="1338" w:type="pct"/>
            <w:shd w:val="clear" w:color="auto" w:fill="auto"/>
            <w:vAlign w:val="center"/>
            <w:hideMark/>
          </w:tcPr>
          <w:p w:rsidR="00A3644D" w:rsidRPr="00A5746B" w:rsidRDefault="00A3644D" w:rsidP="00A3644D">
            <w:pPr>
              <w:jc w:val="center"/>
              <w:rPr>
                <w:sz w:val="22"/>
              </w:rPr>
            </w:pPr>
            <w:r w:rsidRPr="00A5746B">
              <w:rPr>
                <w:sz w:val="22"/>
              </w:rPr>
              <w:t>Котельная (п.Яр, ул. Ф.Васильева, 29а)</w:t>
            </w:r>
          </w:p>
        </w:tc>
        <w:tc>
          <w:tcPr>
            <w:tcW w:w="768" w:type="pct"/>
            <w:shd w:val="clear" w:color="auto" w:fill="auto"/>
            <w:vAlign w:val="center"/>
            <w:hideMark/>
          </w:tcPr>
          <w:p w:rsidR="00A3644D" w:rsidRPr="00A5746B" w:rsidRDefault="00A3644D" w:rsidP="00A3644D">
            <w:pPr>
              <w:jc w:val="center"/>
              <w:rPr>
                <w:rFonts w:eastAsia="Times New Roman"/>
                <w:sz w:val="20"/>
                <w:szCs w:val="20"/>
                <w:lang w:eastAsia="ru-RU"/>
              </w:rPr>
            </w:pPr>
            <w:r w:rsidRPr="00A5746B">
              <w:rPr>
                <w:rFonts w:eastAsia="Times New Roman"/>
                <w:sz w:val="20"/>
                <w:szCs w:val="20"/>
                <w:lang w:eastAsia="ru-RU"/>
              </w:rPr>
              <w:t>КВ-Гс-1,25 (3 шт)</w:t>
            </w:r>
            <w:r w:rsidRPr="00A5746B">
              <w:rPr>
                <w:rFonts w:eastAsia="Times New Roman"/>
                <w:sz w:val="20"/>
                <w:szCs w:val="20"/>
                <w:lang w:eastAsia="ru-RU"/>
              </w:rPr>
              <w:br/>
              <w:t>КВ-Гс-1,0 (1 шт)</w:t>
            </w:r>
          </w:p>
        </w:tc>
        <w:tc>
          <w:tcPr>
            <w:tcW w:w="600" w:type="pct"/>
            <w:shd w:val="clear" w:color="auto" w:fill="auto"/>
            <w:noWrap/>
            <w:vAlign w:val="center"/>
            <w:hideMark/>
          </w:tcPr>
          <w:p w:rsidR="00A3644D" w:rsidRPr="00A5746B" w:rsidRDefault="00A3644D" w:rsidP="00A3644D">
            <w:pPr>
              <w:jc w:val="center"/>
              <w:rPr>
                <w:rFonts w:eastAsia="Times New Roman"/>
                <w:sz w:val="20"/>
                <w:szCs w:val="20"/>
                <w:lang w:eastAsia="ru-RU"/>
              </w:rPr>
            </w:pPr>
            <w:r w:rsidRPr="00A5746B">
              <w:rPr>
                <w:rFonts w:eastAsia="Times New Roman"/>
                <w:sz w:val="20"/>
                <w:szCs w:val="20"/>
                <w:lang w:eastAsia="ru-RU"/>
              </w:rPr>
              <w:t>2015</w:t>
            </w:r>
          </w:p>
        </w:tc>
        <w:tc>
          <w:tcPr>
            <w:tcW w:w="454" w:type="pct"/>
            <w:shd w:val="clear" w:color="auto" w:fill="auto"/>
            <w:noWrap/>
            <w:vAlign w:val="center"/>
            <w:hideMark/>
          </w:tcPr>
          <w:p w:rsidR="00A3644D" w:rsidRPr="00A5746B" w:rsidRDefault="00A3644D" w:rsidP="00A3644D">
            <w:pPr>
              <w:jc w:val="center"/>
              <w:rPr>
                <w:rFonts w:eastAsia="Times New Roman"/>
                <w:sz w:val="20"/>
                <w:szCs w:val="20"/>
                <w:lang w:eastAsia="ru-RU"/>
              </w:rPr>
            </w:pPr>
            <w:r w:rsidRPr="00A5746B">
              <w:rPr>
                <w:rFonts w:eastAsia="Times New Roman"/>
                <w:sz w:val="20"/>
                <w:szCs w:val="20"/>
                <w:lang w:eastAsia="ru-RU"/>
              </w:rPr>
              <w:t>4</w:t>
            </w:r>
          </w:p>
        </w:tc>
        <w:tc>
          <w:tcPr>
            <w:tcW w:w="576" w:type="pct"/>
            <w:shd w:val="clear" w:color="auto" w:fill="auto"/>
            <w:noWrap/>
            <w:vAlign w:val="center"/>
            <w:hideMark/>
          </w:tcPr>
          <w:p w:rsidR="00A3644D" w:rsidRPr="00A5746B" w:rsidRDefault="00A3644D" w:rsidP="00A3644D">
            <w:pPr>
              <w:jc w:val="center"/>
              <w:rPr>
                <w:rFonts w:eastAsia="Times New Roman"/>
                <w:sz w:val="20"/>
                <w:szCs w:val="20"/>
                <w:lang w:eastAsia="ru-RU"/>
              </w:rPr>
            </w:pPr>
            <w:r w:rsidRPr="00A5746B">
              <w:rPr>
                <w:rFonts w:eastAsia="Times New Roman"/>
                <w:sz w:val="20"/>
                <w:szCs w:val="20"/>
                <w:lang w:eastAsia="ru-RU"/>
              </w:rPr>
              <w:t>3,328</w:t>
            </w:r>
          </w:p>
        </w:tc>
        <w:tc>
          <w:tcPr>
            <w:tcW w:w="530" w:type="pct"/>
            <w:shd w:val="clear" w:color="auto" w:fill="auto"/>
            <w:noWrap/>
            <w:vAlign w:val="center"/>
            <w:hideMark/>
          </w:tcPr>
          <w:p w:rsidR="00A3644D" w:rsidRPr="00A5746B" w:rsidRDefault="00A3644D" w:rsidP="00A3644D">
            <w:pPr>
              <w:jc w:val="center"/>
              <w:rPr>
                <w:rFonts w:eastAsia="Times New Roman"/>
                <w:sz w:val="20"/>
                <w:szCs w:val="20"/>
                <w:lang w:eastAsia="ru-RU"/>
              </w:rPr>
            </w:pPr>
          </w:p>
        </w:tc>
        <w:tc>
          <w:tcPr>
            <w:tcW w:w="512" w:type="pct"/>
            <w:shd w:val="clear" w:color="auto" w:fill="auto"/>
            <w:noWrap/>
            <w:vAlign w:val="center"/>
            <w:hideMark/>
          </w:tcPr>
          <w:p w:rsidR="00A3644D" w:rsidRPr="00A5746B" w:rsidRDefault="00A3644D" w:rsidP="00A3644D">
            <w:pPr>
              <w:jc w:val="center"/>
              <w:rPr>
                <w:rFonts w:eastAsia="Times New Roman"/>
                <w:sz w:val="20"/>
                <w:szCs w:val="20"/>
                <w:lang w:eastAsia="ru-RU"/>
              </w:rPr>
            </w:pPr>
          </w:p>
        </w:tc>
      </w:tr>
      <w:tr w:rsidR="00A3644D" w:rsidRPr="00A5746B" w:rsidTr="00504481">
        <w:tc>
          <w:tcPr>
            <w:tcW w:w="222" w:type="pct"/>
            <w:shd w:val="clear" w:color="auto" w:fill="auto"/>
            <w:noWrap/>
            <w:vAlign w:val="bottom"/>
          </w:tcPr>
          <w:p w:rsidR="00A3644D" w:rsidRPr="00A5746B" w:rsidRDefault="00693519" w:rsidP="002C34C2">
            <w:pPr>
              <w:jc w:val="left"/>
              <w:rPr>
                <w:rFonts w:eastAsia="Times New Roman"/>
                <w:sz w:val="20"/>
                <w:szCs w:val="20"/>
                <w:lang w:eastAsia="ru-RU"/>
              </w:rPr>
            </w:pPr>
            <w:r w:rsidRPr="00A5746B">
              <w:rPr>
                <w:rFonts w:eastAsia="Times New Roman"/>
                <w:sz w:val="20"/>
                <w:szCs w:val="20"/>
                <w:lang w:eastAsia="ru-RU"/>
              </w:rPr>
              <w:t>1.7</w:t>
            </w:r>
          </w:p>
        </w:tc>
        <w:tc>
          <w:tcPr>
            <w:tcW w:w="1338" w:type="pct"/>
            <w:shd w:val="clear" w:color="auto" w:fill="auto"/>
            <w:vAlign w:val="center"/>
            <w:hideMark/>
          </w:tcPr>
          <w:p w:rsidR="00A3644D" w:rsidRPr="00A5746B" w:rsidRDefault="00A3644D" w:rsidP="00A3644D">
            <w:pPr>
              <w:jc w:val="center"/>
              <w:rPr>
                <w:sz w:val="22"/>
              </w:rPr>
            </w:pPr>
            <w:r w:rsidRPr="00A5746B">
              <w:rPr>
                <w:sz w:val="22"/>
              </w:rPr>
              <w:t>Котельная (д.Зюино, ул. Школьная, 77а)</w:t>
            </w:r>
          </w:p>
        </w:tc>
        <w:tc>
          <w:tcPr>
            <w:tcW w:w="768" w:type="pct"/>
            <w:shd w:val="clear" w:color="auto" w:fill="auto"/>
            <w:noWrap/>
            <w:vAlign w:val="center"/>
            <w:hideMark/>
          </w:tcPr>
          <w:p w:rsidR="00A3644D" w:rsidRPr="00A5746B" w:rsidRDefault="00A3644D" w:rsidP="00A3644D">
            <w:pPr>
              <w:jc w:val="center"/>
              <w:rPr>
                <w:rFonts w:eastAsia="Times New Roman"/>
                <w:sz w:val="20"/>
                <w:szCs w:val="20"/>
                <w:lang w:eastAsia="ru-RU"/>
              </w:rPr>
            </w:pPr>
            <w:r w:rsidRPr="00A5746B">
              <w:rPr>
                <w:rFonts w:eastAsia="Times New Roman"/>
                <w:sz w:val="20"/>
                <w:szCs w:val="20"/>
                <w:lang w:eastAsia="ru-RU"/>
              </w:rPr>
              <w:t>РС-150 (2шт)</w:t>
            </w:r>
          </w:p>
        </w:tc>
        <w:tc>
          <w:tcPr>
            <w:tcW w:w="600" w:type="pct"/>
            <w:shd w:val="clear" w:color="auto" w:fill="auto"/>
            <w:noWrap/>
            <w:vAlign w:val="center"/>
            <w:hideMark/>
          </w:tcPr>
          <w:p w:rsidR="00A3644D" w:rsidRPr="00A5746B" w:rsidRDefault="00A3644D" w:rsidP="00A3644D">
            <w:pPr>
              <w:jc w:val="center"/>
              <w:rPr>
                <w:rFonts w:eastAsia="Times New Roman"/>
                <w:sz w:val="20"/>
                <w:szCs w:val="20"/>
                <w:lang w:eastAsia="ru-RU"/>
              </w:rPr>
            </w:pPr>
            <w:r w:rsidRPr="00A5746B">
              <w:rPr>
                <w:rFonts w:eastAsia="Times New Roman"/>
                <w:sz w:val="20"/>
                <w:szCs w:val="20"/>
                <w:lang w:eastAsia="ru-RU"/>
              </w:rPr>
              <w:t>2011</w:t>
            </w:r>
          </w:p>
        </w:tc>
        <w:tc>
          <w:tcPr>
            <w:tcW w:w="454" w:type="pct"/>
            <w:shd w:val="clear" w:color="auto" w:fill="auto"/>
            <w:noWrap/>
            <w:vAlign w:val="center"/>
            <w:hideMark/>
          </w:tcPr>
          <w:p w:rsidR="00A3644D" w:rsidRPr="00A5746B" w:rsidRDefault="00A3644D" w:rsidP="00A3644D">
            <w:pPr>
              <w:jc w:val="center"/>
              <w:rPr>
                <w:rFonts w:eastAsia="Times New Roman"/>
                <w:sz w:val="20"/>
                <w:szCs w:val="20"/>
                <w:lang w:eastAsia="ru-RU"/>
              </w:rPr>
            </w:pPr>
            <w:r w:rsidRPr="00A5746B">
              <w:rPr>
                <w:rFonts w:eastAsia="Times New Roman"/>
                <w:sz w:val="20"/>
                <w:szCs w:val="20"/>
                <w:lang w:eastAsia="ru-RU"/>
              </w:rPr>
              <w:t>2</w:t>
            </w:r>
          </w:p>
        </w:tc>
        <w:tc>
          <w:tcPr>
            <w:tcW w:w="576" w:type="pct"/>
            <w:shd w:val="clear" w:color="auto" w:fill="auto"/>
            <w:noWrap/>
            <w:vAlign w:val="center"/>
            <w:hideMark/>
          </w:tcPr>
          <w:p w:rsidR="00A3644D" w:rsidRPr="00A5746B" w:rsidRDefault="00A3644D" w:rsidP="00A3644D">
            <w:pPr>
              <w:jc w:val="center"/>
              <w:rPr>
                <w:rFonts w:eastAsia="Times New Roman"/>
                <w:sz w:val="20"/>
                <w:szCs w:val="20"/>
                <w:lang w:eastAsia="ru-RU"/>
              </w:rPr>
            </w:pPr>
            <w:r w:rsidRPr="00A5746B">
              <w:rPr>
                <w:rFonts w:eastAsia="Times New Roman"/>
                <w:sz w:val="20"/>
                <w:szCs w:val="20"/>
                <w:lang w:eastAsia="ru-RU"/>
              </w:rPr>
              <w:t>0,25</w:t>
            </w:r>
          </w:p>
        </w:tc>
        <w:tc>
          <w:tcPr>
            <w:tcW w:w="530" w:type="pct"/>
            <w:shd w:val="clear" w:color="auto" w:fill="auto"/>
            <w:noWrap/>
            <w:vAlign w:val="center"/>
            <w:hideMark/>
          </w:tcPr>
          <w:p w:rsidR="00A3644D" w:rsidRPr="00A5746B" w:rsidRDefault="00A3644D" w:rsidP="00A3644D">
            <w:pPr>
              <w:jc w:val="center"/>
              <w:rPr>
                <w:rFonts w:eastAsia="Times New Roman"/>
                <w:sz w:val="20"/>
                <w:szCs w:val="20"/>
                <w:lang w:eastAsia="ru-RU"/>
              </w:rPr>
            </w:pPr>
          </w:p>
        </w:tc>
        <w:tc>
          <w:tcPr>
            <w:tcW w:w="512" w:type="pct"/>
            <w:shd w:val="clear" w:color="auto" w:fill="auto"/>
            <w:noWrap/>
            <w:vAlign w:val="center"/>
            <w:hideMark/>
          </w:tcPr>
          <w:p w:rsidR="00A3644D" w:rsidRPr="00A5746B" w:rsidRDefault="00A3644D" w:rsidP="00A3644D">
            <w:pPr>
              <w:jc w:val="center"/>
              <w:rPr>
                <w:rFonts w:eastAsia="Times New Roman"/>
                <w:sz w:val="20"/>
                <w:szCs w:val="20"/>
                <w:lang w:eastAsia="ru-RU"/>
              </w:rPr>
            </w:pPr>
          </w:p>
        </w:tc>
      </w:tr>
      <w:tr w:rsidR="00A3644D" w:rsidRPr="00A5746B" w:rsidTr="00504481">
        <w:tc>
          <w:tcPr>
            <w:tcW w:w="222" w:type="pct"/>
            <w:shd w:val="clear" w:color="auto" w:fill="auto"/>
            <w:noWrap/>
            <w:vAlign w:val="bottom"/>
          </w:tcPr>
          <w:p w:rsidR="00A3644D" w:rsidRPr="00A5746B" w:rsidRDefault="00693519" w:rsidP="002C34C2">
            <w:pPr>
              <w:jc w:val="left"/>
              <w:rPr>
                <w:rFonts w:eastAsia="Times New Roman"/>
                <w:sz w:val="20"/>
                <w:szCs w:val="20"/>
                <w:lang w:eastAsia="ru-RU"/>
              </w:rPr>
            </w:pPr>
            <w:r w:rsidRPr="00A5746B">
              <w:rPr>
                <w:rFonts w:eastAsia="Times New Roman"/>
                <w:sz w:val="20"/>
                <w:szCs w:val="20"/>
                <w:lang w:eastAsia="ru-RU"/>
              </w:rPr>
              <w:t>1.8</w:t>
            </w:r>
          </w:p>
        </w:tc>
        <w:tc>
          <w:tcPr>
            <w:tcW w:w="1338" w:type="pct"/>
            <w:shd w:val="clear" w:color="auto" w:fill="auto"/>
            <w:vAlign w:val="center"/>
            <w:hideMark/>
          </w:tcPr>
          <w:p w:rsidR="00A3644D" w:rsidRPr="00A5746B" w:rsidRDefault="00A3644D" w:rsidP="00A3644D">
            <w:pPr>
              <w:jc w:val="center"/>
              <w:rPr>
                <w:sz w:val="22"/>
              </w:rPr>
            </w:pPr>
            <w:r w:rsidRPr="00A5746B">
              <w:rPr>
                <w:sz w:val="22"/>
              </w:rPr>
              <w:t>Котельная (д.Бачумово, ул. Школьная, 17а)</w:t>
            </w:r>
          </w:p>
        </w:tc>
        <w:tc>
          <w:tcPr>
            <w:tcW w:w="768" w:type="pct"/>
            <w:shd w:val="clear" w:color="auto" w:fill="auto"/>
            <w:noWrap/>
            <w:vAlign w:val="center"/>
            <w:hideMark/>
          </w:tcPr>
          <w:p w:rsidR="00A3644D" w:rsidRPr="00A5746B" w:rsidRDefault="00A3644D" w:rsidP="00A3644D">
            <w:pPr>
              <w:jc w:val="center"/>
              <w:rPr>
                <w:rFonts w:eastAsia="Times New Roman"/>
                <w:sz w:val="20"/>
                <w:szCs w:val="20"/>
                <w:lang w:eastAsia="ru-RU"/>
              </w:rPr>
            </w:pPr>
            <w:r w:rsidRPr="00A5746B">
              <w:rPr>
                <w:rFonts w:eastAsia="Times New Roman"/>
                <w:sz w:val="20"/>
                <w:szCs w:val="20"/>
                <w:lang w:eastAsia="ru-RU"/>
              </w:rPr>
              <w:t>КВ-04Г / 3 шт.</w:t>
            </w:r>
          </w:p>
        </w:tc>
        <w:tc>
          <w:tcPr>
            <w:tcW w:w="600" w:type="pct"/>
            <w:shd w:val="clear" w:color="auto" w:fill="auto"/>
            <w:noWrap/>
            <w:vAlign w:val="center"/>
            <w:hideMark/>
          </w:tcPr>
          <w:p w:rsidR="00A3644D" w:rsidRPr="00A5746B" w:rsidRDefault="00A3644D" w:rsidP="00A3644D">
            <w:pPr>
              <w:jc w:val="center"/>
              <w:rPr>
                <w:rFonts w:eastAsia="Times New Roman"/>
                <w:sz w:val="20"/>
                <w:szCs w:val="20"/>
                <w:lang w:eastAsia="ru-RU"/>
              </w:rPr>
            </w:pPr>
            <w:r w:rsidRPr="00A5746B">
              <w:rPr>
                <w:rFonts w:eastAsia="Times New Roman"/>
                <w:sz w:val="20"/>
                <w:szCs w:val="20"/>
                <w:lang w:eastAsia="ru-RU"/>
              </w:rPr>
              <w:t>2002</w:t>
            </w:r>
          </w:p>
        </w:tc>
        <w:tc>
          <w:tcPr>
            <w:tcW w:w="454" w:type="pct"/>
            <w:shd w:val="clear" w:color="auto" w:fill="auto"/>
            <w:noWrap/>
            <w:vAlign w:val="center"/>
            <w:hideMark/>
          </w:tcPr>
          <w:p w:rsidR="00A3644D" w:rsidRPr="00A5746B" w:rsidRDefault="00A3644D" w:rsidP="00A3644D">
            <w:pPr>
              <w:jc w:val="center"/>
              <w:rPr>
                <w:rFonts w:eastAsia="Times New Roman"/>
                <w:sz w:val="20"/>
                <w:szCs w:val="20"/>
                <w:lang w:eastAsia="ru-RU"/>
              </w:rPr>
            </w:pPr>
            <w:r w:rsidRPr="00A5746B">
              <w:rPr>
                <w:rFonts w:eastAsia="Times New Roman"/>
                <w:sz w:val="20"/>
                <w:szCs w:val="20"/>
                <w:lang w:eastAsia="ru-RU"/>
              </w:rPr>
              <w:t>3</w:t>
            </w:r>
          </w:p>
        </w:tc>
        <w:tc>
          <w:tcPr>
            <w:tcW w:w="576" w:type="pct"/>
            <w:shd w:val="clear" w:color="auto" w:fill="auto"/>
            <w:noWrap/>
            <w:vAlign w:val="center"/>
            <w:hideMark/>
          </w:tcPr>
          <w:p w:rsidR="00A3644D" w:rsidRPr="00A5746B" w:rsidRDefault="00A3644D" w:rsidP="00A3644D">
            <w:pPr>
              <w:jc w:val="center"/>
              <w:rPr>
                <w:rFonts w:eastAsia="Times New Roman"/>
                <w:sz w:val="20"/>
                <w:szCs w:val="20"/>
                <w:lang w:eastAsia="ru-RU"/>
              </w:rPr>
            </w:pPr>
            <w:r w:rsidRPr="00A5746B">
              <w:rPr>
                <w:rFonts w:eastAsia="Times New Roman"/>
                <w:sz w:val="20"/>
                <w:szCs w:val="20"/>
                <w:lang w:eastAsia="ru-RU"/>
              </w:rPr>
              <w:t>0,68</w:t>
            </w:r>
          </w:p>
        </w:tc>
        <w:tc>
          <w:tcPr>
            <w:tcW w:w="530" w:type="pct"/>
            <w:shd w:val="clear" w:color="auto" w:fill="auto"/>
            <w:noWrap/>
            <w:vAlign w:val="center"/>
            <w:hideMark/>
          </w:tcPr>
          <w:p w:rsidR="00A3644D" w:rsidRPr="00A5746B" w:rsidRDefault="00A3644D" w:rsidP="00A3644D">
            <w:pPr>
              <w:jc w:val="center"/>
              <w:rPr>
                <w:rFonts w:eastAsia="Times New Roman"/>
                <w:sz w:val="20"/>
                <w:szCs w:val="20"/>
                <w:lang w:eastAsia="ru-RU"/>
              </w:rPr>
            </w:pPr>
          </w:p>
        </w:tc>
        <w:tc>
          <w:tcPr>
            <w:tcW w:w="512" w:type="pct"/>
            <w:shd w:val="clear" w:color="auto" w:fill="auto"/>
            <w:noWrap/>
            <w:vAlign w:val="center"/>
            <w:hideMark/>
          </w:tcPr>
          <w:p w:rsidR="00A3644D" w:rsidRPr="00A5746B" w:rsidRDefault="00A3644D" w:rsidP="00A3644D">
            <w:pPr>
              <w:jc w:val="center"/>
              <w:rPr>
                <w:rFonts w:eastAsia="Times New Roman"/>
                <w:sz w:val="20"/>
                <w:szCs w:val="20"/>
                <w:lang w:eastAsia="ru-RU"/>
              </w:rPr>
            </w:pPr>
          </w:p>
        </w:tc>
      </w:tr>
      <w:tr w:rsidR="00A3644D" w:rsidRPr="00A5746B" w:rsidTr="00504481">
        <w:tc>
          <w:tcPr>
            <w:tcW w:w="222" w:type="pct"/>
            <w:shd w:val="clear" w:color="auto" w:fill="auto"/>
            <w:noWrap/>
            <w:vAlign w:val="bottom"/>
          </w:tcPr>
          <w:p w:rsidR="00A3644D" w:rsidRPr="00A5746B" w:rsidRDefault="00693519" w:rsidP="002C34C2">
            <w:pPr>
              <w:jc w:val="left"/>
              <w:rPr>
                <w:rFonts w:eastAsia="Times New Roman"/>
                <w:sz w:val="20"/>
                <w:szCs w:val="20"/>
                <w:lang w:eastAsia="ru-RU"/>
              </w:rPr>
            </w:pPr>
            <w:r w:rsidRPr="00A5746B">
              <w:rPr>
                <w:rFonts w:eastAsia="Times New Roman"/>
                <w:sz w:val="20"/>
                <w:szCs w:val="20"/>
                <w:lang w:eastAsia="ru-RU"/>
              </w:rPr>
              <w:t>1.9</w:t>
            </w:r>
          </w:p>
        </w:tc>
        <w:tc>
          <w:tcPr>
            <w:tcW w:w="1338" w:type="pct"/>
            <w:shd w:val="clear" w:color="auto" w:fill="auto"/>
            <w:vAlign w:val="center"/>
            <w:hideMark/>
          </w:tcPr>
          <w:p w:rsidR="00A3644D" w:rsidRPr="00A5746B" w:rsidRDefault="00A3644D" w:rsidP="00A3644D">
            <w:pPr>
              <w:jc w:val="center"/>
              <w:rPr>
                <w:sz w:val="22"/>
              </w:rPr>
            </w:pPr>
            <w:r w:rsidRPr="00A5746B">
              <w:rPr>
                <w:sz w:val="22"/>
              </w:rPr>
              <w:t>Котельная (д. Ворца, ул. Чапаевская, 66)</w:t>
            </w:r>
          </w:p>
        </w:tc>
        <w:tc>
          <w:tcPr>
            <w:tcW w:w="768" w:type="pct"/>
            <w:shd w:val="clear" w:color="auto" w:fill="auto"/>
            <w:vAlign w:val="center"/>
            <w:hideMark/>
          </w:tcPr>
          <w:p w:rsidR="00A3644D" w:rsidRPr="00A5746B" w:rsidRDefault="00A3644D" w:rsidP="00A3644D">
            <w:pPr>
              <w:jc w:val="center"/>
              <w:rPr>
                <w:rFonts w:eastAsia="Times New Roman"/>
                <w:sz w:val="20"/>
                <w:szCs w:val="20"/>
                <w:lang w:eastAsia="ru-RU"/>
              </w:rPr>
            </w:pPr>
            <w:r w:rsidRPr="00A5746B">
              <w:rPr>
                <w:rFonts w:eastAsia="Times New Roman"/>
                <w:sz w:val="20"/>
                <w:szCs w:val="20"/>
                <w:lang w:eastAsia="ru-RU"/>
              </w:rPr>
              <w:t>Ква-0,25 ГС (2шт)</w:t>
            </w:r>
          </w:p>
        </w:tc>
        <w:tc>
          <w:tcPr>
            <w:tcW w:w="600" w:type="pct"/>
            <w:shd w:val="clear" w:color="auto" w:fill="auto"/>
            <w:noWrap/>
            <w:vAlign w:val="center"/>
            <w:hideMark/>
          </w:tcPr>
          <w:p w:rsidR="00A3644D" w:rsidRPr="00A5746B" w:rsidRDefault="00A3644D" w:rsidP="00A3644D">
            <w:pPr>
              <w:jc w:val="center"/>
              <w:rPr>
                <w:rFonts w:eastAsia="Times New Roman"/>
                <w:sz w:val="20"/>
                <w:szCs w:val="20"/>
                <w:lang w:eastAsia="ru-RU"/>
              </w:rPr>
            </w:pPr>
            <w:r w:rsidRPr="00A5746B">
              <w:rPr>
                <w:rFonts w:eastAsia="Times New Roman"/>
                <w:sz w:val="20"/>
                <w:szCs w:val="20"/>
                <w:lang w:eastAsia="ru-RU"/>
              </w:rPr>
              <w:t>2010</w:t>
            </w:r>
          </w:p>
        </w:tc>
        <w:tc>
          <w:tcPr>
            <w:tcW w:w="454" w:type="pct"/>
            <w:shd w:val="clear" w:color="auto" w:fill="auto"/>
            <w:noWrap/>
            <w:vAlign w:val="center"/>
            <w:hideMark/>
          </w:tcPr>
          <w:p w:rsidR="00A3644D" w:rsidRPr="00A5746B" w:rsidRDefault="00A3644D" w:rsidP="00A3644D">
            <w:pPr>
              <w:jc w:val="center"/>
              <w:rPr>
                <w:rFonts w:eastAsia="Times New Roman"/>
                <w:sz w:val="20"/>
                <w:szCs w:val="20"/>
                <w:lang w:eastAsia="ru-RU"/>
              </w:rPr>
            </w:pPr>
            <w:r w:rsidRPr="00A5746B">
              <w:rPr>
                <w:rFonts w:eastAsia="Times New Roman"/>
                <w:sz w:val="20"/>
                <w:szCs w:val="20"/>
                <w:lang w:eastAsia="ru-RU"/>
              </w:rPr>
              <w:t>2</w:t>
            </w:r>
          </w:p>
        </w:tc>
        <w:tc>
          <w:tcPr>
            <w:tcW w:w="576" w:type="pct"/>
            <w:shd w:val="clear" w:color="auto" w:fill="auto"/>
            <w:noWrap/>
            <w:vAlign w:val="center"/>
            <w:hideMark/>
          </w:tcPr>
          <w:p w:rsidR="00A3644D" w:rsidRPr="00A5746B" w:rsidRDefault="00A3644D" w:rsidP="00A3644D">
            <w:pPr>
              <w:jc w:val="center"/>
              <w:rPr>
                <w:rFonts w:eastAsia="Times New Roman"/>
                <w:sz w:val="20"/>
                <w:szCs w:val="20"/>
                <w:lang w:eastAsia="ru-RU"/>
              </w:rPr>
            </w:pPr>
            <w:r w:rsidRPr="00A5746B">
              <w:rPr>
                <w:rFonts w:eastAsia="Times New Roman"/>
                <w:sz w:val="20"/>
                <w:szCs w:val="20"/>
                <w:lang w:eastAsia="ru-RU"/>
              </w:rPr>
              <w:t>0,44</w:t>
            </w:r>
          </w:p>
        </w:tc>
        <w:tc>
          <w:tcPr>
            <w:tcW w:w="530" w:type="pct"/>
            <w:shd w:val="clear" w:color="auto" w:fill="auto"/>
            <w:noWrap/>
            <w:vAlign w:val="center"/>
            <w:hideMark/>
          </w:tcPr>
          <w:p w:rsidR="00A3644D" w:rsidRPr="00A5746B" w:rsidRDefault="00A3644D" w:rsidP="00A3644D">
            <w:pPr>
              <w:jc w:val="center"/>
              <w:rPr>
                <w:rFonts w:eastAsia="Times New Roman"/>
                <w:sz w:val="20"/>
                <w:szCs w:val="20"/>
                <w:lang w:eastAsia="ru-RU"/>
              </w:rPr>
            </w:pPr>
          </w:p>
        </w:tc>
        <w:tc>
          <w:tcPr>
            <w:tcW w:w="512" w:type="pct"/>
            <w:shd w:val="clear" w:color="auto" w:fill="auto"/>
            <w:noWrap/>
            <w:vAlign w:val="center"/>
            <w:hideMark/>
          </w:tcPr>
          <w:p w:rsidR="00A3644D" w:rsidRPr="00A5746B" w:rsidRDefault="00A3644D" w:rsidP="00A3644D">
            <w:pPr>
              <w:jc w:val="center"/>
              <w:rPr>
                <w:rFonts w:eastAsia="Times New Roman"/>
                <w:sz w:val="20"/>
                <w:szCs w:val="20"/>
                <w:lang w:eastAsia="ru-RU"/>
              </w:rPr>
            </w:pPr>
          </w:p>
        </w:tc>
      </w:tr>
      <w:tr w:rsidR="00A3644D" w:rsidRPr="00A5746B" w:rsidTr="00504481">
        <w:tc>
          <w:tcPr>
            <w:tcW w:w="222" w:type="pct"/>
            <w:shd w:val="clear" w:color="auto" w:fill="auto"/>
            <w:noWrap/>
            <w:vAlign w:val="bottom"/>
          </w:tcPr>
          <w:p w:rsidR="00A3644D" w:rsidRPr="00A5746B" w:rsidRDefault="00693519" w:rsidP="002C34C2">
            <w:pPr>
              <w:jc w:val="left"/>
              <w:rPr>
                <w:rFonts w:eastAsia="Times New Roman"/>
                <w:sz w:val="20"/>
                <w:szCs w:val="20"/>
                <w:lang w:eastAsia="ru-RU"/>
              </w:rPr>
            </w:pPr>
            <w:r w:rsidRPr="00A5746B">
              <w:rPr>
                <w:rFonts w:eastAsia="Times New Roman"/>
                <w:sz w:val="20"/>
                <w:szCs w:val="20"/>
                <w:lang w:eastAsia="ru-RU"/>
              </w:rPr>
              <w:t>1.10</w:t>
            </w:r>
          </w:p>
        </w:tc>
        <w:tc>
          <w:tcPr>
            <w:tcW w:w="1338" w:type="pct"/>
            <w:shd w:val="clear" w:color="auto" w:fill="auto"/>
            <w:vAlign w:val="center"/>
            <w:hideMark/>
          </w:tcPr>
          <w:p w:rsidR="00A3644D" w:rsidRPr="00A5746B" w:rsidRDefault="00A3644D" w:rsidP="00A3644D">
            <w:pPr>
              <w:jc w:val="center"/>
              <w:rPr>
                <w:sz w:val="22"/>
              </w:rPr>
            </w:pPr>
            <w:r w:rsidRPr="00A5746B">
              <w:rPr>
                <w:sz w:val="22"/>
              </w:rPr>
              <w:t>Котельная (с.Укан, ул. Советская, 15б)</w:t>
            </w:r>
          </w:p>
        </w:tc>
        <w:tc>
          <w:tcPr>
            <w:tcW w:w="768" w:type="pct"/>
            <w:shd w:val="clear" w:color="auto" w:fill="auto"/>
            <w:vAlign w:val="center"/>
            <w:hideMark/>
          </w:tcPr>
          <w:p w:rsidR="00A3644D" w:rsidRPr="00A5746B" w:rsidRDefault="00A3644D" w:rsidP="00A3644D">
            <w:pPr>
              <w:jc w:val="center"/>
              <w:rPr>
                <w:rFonts w:eastAsia="Times New Roman"/>
                <w:sz w:val="20"/>
                <w:szCs w:val="20"/>
                <w:lang w:eastAsia="ru-RU"/>
              </w:rPr>
            </w:pPr>
            <w:r w:rsidRPr="00A5746B">
              <w:rPr>
                <w:rFonts w:eastAsia="Times New Roman"/>
                <w:sz w:val="20"/>
                <w:szCs w:val="20"/>
                <w:lang w:eastAsia="ru-RU"/>
              </w:rPr>
              <w:t>Ква-0,25 ГС (2 шт)</w:t>
            </w:r>
          </w:p>
        </w:tc>
        <w:tc>
          <w:tcPr>
            <w:tcW w:w="600" w:type="pct"/>
            <w:shd w:val="clear" w:color="auto" w:fill="auto"/>
            <w:noWrap/>
            <w:vAlign w:val="center"/>
            <w:hideMark/>
          </w:tcPr>
          <w:p w:rsidR="00A3644D" w:rsidRPr="00A5746B" w:rsidRDefault="00A3644D" w:rsidP="00A3644D">
            <w:pPr>
              <w:jc w:val="center"/>
              <w:rPr>
                <w:rFonts w:eastAsia="Times New Roman"/>
                <w:sz w:val="20"/>
                <w:szCs w:val="20"/>
                <w:lang w:eastAsia="ru-RU"/>
              </w:rPr>
            </w:pPr>
            <w:r w:rsidRPr="00A5746B">
              <w:rPr>
                <w:rFonts w:eastAsia="Times New Roman"/>
                <w:sz w:val="20"/>
                <w:szCs w:val="20"/>
                <w:lang w:eastAsia="ru-RU"/>
              </w:rPr>
              <w:t>2022</w:t>
            </w:r>
          </w:p>
        </w:tc>
        <w:tc>
          <w:tcPr>
            <w:tcW w:w="454" w:type="pct"/>
            <w:shd w:val="clear" w:color="auto" w:fill="auto"/>
            <w:noWrap/>
            <w:vAlign w:val="center"/>
            <w:hideMark/>
          </w:tcPr>
          <w:p w:rsidR="00A3644D" w:rsidRPr="00A5746B" w:rsidRDefault="00A3644D" w:rsidP="00A3644D">
            <w:pPr>
              <w:jc w:val="center"/>
              <w:rPr>
                <w:rFonts w:eastAsia="Times New Roman"/>
                <w:sz w:val="20"/>
                <w:szCs w:val="20"/>
                <w:lang w:eastAsia="ru-RU"/>
              </w:rPr>
            </w:pPr>
            <w:r w:rsidRPr="00A5746B">
              <w:rPr>
                <w:rFonts w:eastAsia="Times New Roman"/>
                <w:sz w:val="20"/>
                <w:szCs w:val="20"/>
                <w:lang w:eastAsia="ru-RU"/>
              </w:rPr>
              <w:t>2</w:t>
            </w:r>
          </w:p>
        </w:tc>
        <w:tc>
          <w:tcPr>
            <w:tcW w:w="576" w:type="pct"/>
            <w:shd w:val="clear" w:color="auto" w:fill="auto"/>
            <w:noWrap/>
            <w:vAlign w:val="center"/>
            <w:hideMark/>
          </w:tcPr>
          <w:p w:rsidR="00A3644D" w:rsidRPr="00A5746B" w:rsidRDefault="00A3644D" w:rsidP="00A3644D">
            <w:pPr>
              <w:jc w:val="center"/>
              <w:rPr>
                <w:rFonts w:eastAsia="Times New Roman"/>
                <w:sz w:val="20"/>
                <w:szCs w:val="20"/>
                <w:lang w:eastAsia="ru-RU"/>
              </w:rPr>
            </w:pPr>
            <w:r w:rsidRPr="00A5746B">
              <w:rPr>
                <w:rFonts w:eastAsia="Times New Roman"/>
                <w:sz w:val="20"/>
                <w:szCs w:val="20"/>
                <w:lang w:eastAsia="ru-RU"/>
              </w:rPr>
              <w:t>0,44</w:t>
            </w:r>
          </w:p>
        </w:tc>
        <w:tc>
          <w:tcPr>
            <w:tcW w:w="530" w:type="pct"/>
            <w:shd w:val="clear" w:color="auto" w:fill="auto"/>
            <w:noWrap/>
            <w:vAlign w:val="center"/>
            <w:hideMark/>
          </w:tcPr>
          <w:p w:rsidR="00A3644D" w:rsidRPr="00A5746B" w:rsidRDefault="00A3644D" w:rsidP="00A3644D">
            <w:pPr>
              <w:jc w:val="center"/>
              <w:rPr>
                <w:rFonts w:eastAsia="Times New Roman"/>
                <w:sz w:val="20"/>
                <w:szCs w:val="20"/>
                <w:lang w:eastAsia="ru-RU"/>
              </w:rPr>
            </w:pPr>
          </w:p>
        </w:tc>
        <w:tc>
          <w:tcPr>
            <w:tcW w:w="512" w:type="pct"/>
            <w:shd w:val="clear" w:color="auto" w:fill="auto"/>
            <w:noWrap/>
            <w:vAlign w:val="center"/>
            <w:hideMark/>
          </w:tcPr>
          <w:p w:rsidR="00A3644D" w:rsidRPr="00A5746B" w:rsidRDefault="00A3644D" w:rsidP="00A3644D">
            <w:pPr>
              <w:jc w:val="center"/>
              <w:rPr>
                <w:rFonts w:eastAsia="Times New Roman"/>
                <w:sz w:val="20"/>
                <w:szCs w:val="20"/>
                <w:lang w:eastAsia="ru-RU"/>
              </w:rPr>
            </w:pPr>
          </w:p>
        </w:tc>
      </w:tr>
      <w:tr w:rsidR="00A3644D" w:rsidRPr="00A5746B" w:rsidTr="00504481">
        <w:tc>
          <w:tcPr>
            <w:tcW w:w="222" w:type="pct"/>
            <w:shd w:val="clear" w:color="auto" w:fill="auto"/>
            <w:noWrap/>
            <w:vAlign w:val="bottom"/>
          </w:tcPr>
          <w:p w:rsidR="00A3644D" w:rsidRPr="00A5746B" w:rsidRDefault="00693519" w:rsidP="002C34C2">
            <w:pPr>
              <w:jc w:val="left"/>
              <w:rPr>
                <w:rFonts w:eastAsia="Times New Roman"/>
                <w:sz w:val="20"/>
                <w:szCs w:val="20"/>
                <w:lang w:eastAsia="ru-RU"/>
              </w:rPr>
            </w:pPr>
            <w:r w:rsidRPr="00A5746B">
              <w:rPr>
                <w:rFonts w:eastAsia="Times New Roman"/>
                <w:sz w:val="20"/>
                <w:szCs w:val="20"/>
                <w:lang w:eastAsia="ru-RU"/>
              </w:rPr>
              <w:t>1.11</w:t>
            </w:r>
          </w:p>
        </w:tc>
        <w:tc>
          <w:tcPr>
            <w:tcW w:w="1338" w:type="pct"/>
            <w:shd w:val="clear" w:color="auto" w:fill="auto"/>
            <w:vAlign w:val="center"/>
            <w:hideMark/>
          </w:tcPr>
          <w:p w:rsidR="00A3644D" w:rsidRPr="00A5746B" w:rsidRDefault="00A3644D" w:rsidP="00A3644D">
            <w:pPr>
              <w:jc w:val="center"/>
              <w:rPr>
                <w:sz w:val="22"/>
              </w:rPr>
            </w:pPr>
            <w:r w:rsidRPr="00A5746B">
              <w:rPr>
                <w:sz w:val="22"/>
              </w:rPr>
              <w:t>Котельная (п. Яр, ул. Ворошилова, 10ж)</w:t>
            </w:r>
          </w:p>
        </w:tc>
        <w:tc>
          <w:tcPr>
            <w:tcW w:w="768" w:type="pct"/>
            <w:shd w:val="clear" w:color="auto" w:fill="auto"/>
            <w:noWrap/>
            <w:vAlign w:val="center"/>
            <w:hideMark/>
          </w:tcPr>
          <w:p w:rsidR="00A3644D" w:rsidRPr="00A5746B" w:rsidRDefault="00A3644D" w:rsidP="00A3644D">
            <w:pPr>
              <w:jc w:val="center"/>
              <w:rPr>
                <w:rFonts w:eastAsia="Times New Roman"/>
                <w:sz w:val="20"/>
                <w:szCs w:val="20"/>
                <w:lang w:eastAsia="ru-RU"/>
              </w:rPr>
            </w:pPr>
            <w:r w:rsidRPr="00A5746B">
              <w:rPr>
                <w:rFonts w:eastAsia="Times New Roman"/>
                <w:sz w:val="20"/>
                <w:szCs w:val="20"/>
                <w:lang w:eastAsia="ru-RU"/>
              </w:rPr>
              <w:t>Е1/9 / 4 шт.</w:t>
            </w:r>
          </w:p>
        </w:tc>
        <w:tc>
          <w:tcPr>
            <w:tcW w:w="600" w:type="pct"/>
            <w:shd w:val="clear" w:color="auto" w:fill="auto"/>
            <w:noWrap/>
            <w:vAlign w:val="center"/>
            <w:hideMark/>
          </w:tcPr>
          <w:p w:rsidR="00A3644D" w:rsidRPr="00A5746B" w:rsidRDefault="00A3644D" w:rsidP="00A3644D">
            <w:pPr>
              <w:jc w:val="center"/>
              <w:rPr>
                <w:rFonts w:eastAsia="Times New Roman"/>
                <w:sz w:val="20"/>
                <w:szCs w:val="20"/>
                <w:lang w:eastAsia="ru-RU"/>
              </w:rPr>
            </w:pPr>
            <w:r w:rsidRPr="00A5746B">
              <w:rPr>
                <w:rFonts w:eastAsia="Times New Roman"/>
                <w:sz w:val="20"/>
                <w:szCs w:val="20"/>
                <w:lang w:eastAsia="ru-RU"/>
              </w:rPr>
              <w:t>1988</w:t>
            </w:r>
          </w:p>
        </w:tc>
        <w:tc>
          <w:tcPr>
            <w:tcW w:w="454" w:type="pct"/>
            <w:shd w:val="clear" w:color="auto" w:fill="auto"/>
            <w:noWrap/>
            <w:vAlign w:val="center"/>
            <w:hideMark/>
          </w:tcPr>
          <w:p w:rsidR="00A3644D" w:rsidRPr="00A5746B" w:rsidRDefault="00A3644D" w:rsidP="00A3644D">
            <w:pPr>
              <w:jc w:val="center"/>
              <w:rPr>
                <w:rFonts w:eastAsia="Times New Roman"/>
                <w:sz w:val="20"/>
                <w:szCs w:val="20"/>
                <w:lang w:eastAsia="ru-RU"/>
              </w:rPr>
            </w:pPr>
            <w:r w:rsidRPr="00A5746B">
              <w:rPr>
                <w:rFonts w:eastAsia="Times New Roman"/>
                <w:sz w:val="20"/>
                <w:szCs w:val="20"/>
                <w:lang w:eastAsia="ru-RU"/>
              </w:rPr>
              <w:t>4</w:t>
            </w:r>
          </w:p>
        </w:tc>
        <w:tc>
          <w:tcPr>
            <w:tcW w:w="576" w:type="pct"/>
            <w:shd w:val="clear" w:color="auto" w:fill="auto"/>
            <w:noWrap/>
            <w:vAlign w:val="center"/>
            <w:hideMark/>
          </w:tcPr>
          <w:p w:rsidR="00A3644D" w:rsidRPr="00A5746B" w:rsidRDefault="00A3644D" w:rsidP="00A3644D">
            <w:pPr>
              <w:jc w:val="center"/>
              <w:rPr>
                <w:rFonts w:eastAsia="Times New Roman"/>
                <w:sz w:val="20"/>
                <w:szCs w:val="20"/>
                <w:lang w:eastAsia="ru-RU"/>
              </w:rPr>
            </w:pPr>
            <w:r w:rsidRPr="00A5746B">
              <w:rPr>
                <w:rFonts w:eastAsia="Times New Roman"/>
                <w:sz w:val="20"/>
                <w:szCs w:val="20"/>
                <w:lang w:eastAsia="ru-RU"/>
              </w:rPr>
              <w:t>3,43</w:t>
            </w:r>
          </w:p>
        </w:tc>
        <w:tc>
          <w:tcPr>
            <w:tcW w:w="530" w:type="pct"/>
            <w:shd w:val="clear" w:color="auto" w:fill="auto"/>
            <w:noWrap/>
            <w:vAlign w:val="center"/>
            <w:hideMark/>
          </w:tcPr>
          <w:p w:rsidR="00A3644D" w:rsidRPr="00A5746B" w:rsidRDefault="00A3644D" w:rsidP="00A3644D">
            <w:pPr>
              <w:jc w:val="center"/>
              <w:rPr>
                <w:rFonts w:eastAsia="Times New Roman"/>
                <w:sz w:val="20"/>
                <w:szCs w:val="20"/>
                <w:lang w:eastAsia="ru-RU"/>
              </w:rPr>
            </w:pPr>
          </w:p>
        </w:tc>
        <w:tc>
          <w:tcPr>
            <w:tcW w:w="512" w:type="pct"/>
            <w:shd w:val="clear" w:color="auto" w:fill="auto"/>
            <w:noWrap/>
            <w:vAlign w:val="center"/>
            <w:hideMark/>
          </w:tcPr>
          <w:p w:rsidR="00A3644D" w:rsidRPr="00A5746B" w:rsidRDefault="00A3644D" w:rsidP="00A3644D">
            <w:pPr>
              <w:jc w:val="center"/>
              <w:rPr>
                <w:rFonts w:eastAsia="Times New Roman"/>
                <w:sz w:val="20"/>
                <w:szCs w:val="20"/>
                <w:lang w:eastAsia="ru-RU"/>
              </w:rPr>
            </w:pPr>
          </w:p>
        </w:tc>
      </w:tr>
      <w:tr w:rsidR="00A3644D" w:rsidRPr="00A5746B" w:rsidTr="00504481">
        <w:tc>
          <w:tcPr>
            <w:tcW w:w="222" w:type="pct"/>
            <w:shd w:val="clear" w:color="auto" w:fill="auto"/>
            <w:noWrap/>
            <w:vAlign w:val="bottom"/>
          </w:tcPr>
          <w:p w:rsidR="00A3644D" w:rsidRPr="00A5746B" w:rsidRDefault="00693519" w:rsidP="002C34C2">
            <w:pPr>
              <w:jc w:val="left"/>
              <w:rPr>
                <w:rFonts w:eastAsia="Times New Roman"/>
                <w:sz w:val="20"/>
                <w:szCs w:val="20"/>
                <w:lang w:eastAsia="ru-RU"/>
              </w:rPr>
            </w:pPr>
            <w:r w:rsidRPr="00A5746B">
              <w:rPr>
                <w:rFonts w:eastAsia="Times New Roman"/>
                <w:sz w:val="20"/>
                <w:szCs w:val="20"/>
                <w:lang w:eastAsia="ru-RU"/>
              </w:rPr>
              <w:t>1.12</w:t>
            </w:r>
          </w:p>
        </w:tc>
        <w:tc>
          <w:tcPr>
            <w:tcW w:w="1338" w:type="pct"/>
            <w:shd w:val="clear" w:color="auto" w:fill="auto"/>
            <w:vAlign w:val="center"/>
            <w:hideMark/>
          </w:tcPr>
          <w:p w:rsidR="00A3644D" w:rsidRPr="00A5746B" w:rsidRDefault="00A3644D" w:rsidP="00A3644D">
            <w:pPr>
              <w:jc w:val="center"/>
              <w:rPr>
                <w:sz w:val="22"/>
              </w:rPr>
            </w:pPr>
            <w:r w:rsidRPr="00A5746B">
              <w:rPr>
                <w:sz w:val="22"/>
              </w:rPr>
              <w:t>Котельная (д.Бармашур, ул. Советская, 42а)</w:t>
            </w:r>
          </w:p>
        </w:tc>
        <w:tc>
          <w:tcPr>
            <w:tcW w:w="768" w:type="pct"/>
            <w:shd w:val="clear" w:color="auto" w:fill="auto"/>
            <w:vAlign w:val="center"/>
            <w:hideMark/>
          </w:tcPr>
          <w:p w:rsidR="00A3644D" w:rsidRPr="00A5746B" w:rsidRDefault="00A3644D" w:rsidP="00A3644D">
            <w:pPr>
              <w:jc w:val="center"/>
              <w:rPr>
                <w:rFonts w:eastAsia="Times New Roman"/>
                <w:sz w:val="20"/>
                <w:szCs w:val="20"/>
                <w:lang w:eastAsia="ru-RU"/>
              </w:rPr>
            </w:pPr>
            <w:r w:rsidRPr="00A5746B">
              <w:rPr>
                <w:rFonts w:eastAsia="Times New Roman"/>
                <w:sz w:val="20"/>
                <w:szCs w:val="20"/>
                <w:lang w:eastAsia="ru-RU"/>
              </w:rPr>
              <w:t>АRCUS R-350 (Ква-0,35Г), Б-50 / 2 шт.</w:t>
            </w:r>
          </w:p>
        </w:tc>
        <w:tc>
          <w:tcPr>
            <w:tcW w:w="600" w:type="pct"/>
            <w:shd w:val="clear" w:color="auto" w:fill="auto"/>
            <w:noWrap/>
            <w:vAlign w:val="center"/>
            <w:hideMark/>
          </w:tcPr>
          <w:p w:rsidR="00A3644D" w:rsidRPr="00A5746B" w:rsidRDefault="00A3644D" w:rsidP="00A3644D">
            <w:pPr>
              <w:jc w:val="center"/>
              <w:rPr>
                <w:rFonts w:eastAsia="Times New Roman"/>
                <w:sz w:val="20"/>
                <w:szCs w:val="20"/>
                <w:lang w:eastAsia="ru-RU"/>
              </w:rPr>
            </w:pPr>
            <w:r w:rsidRPr="00A5746B">
              <w:rPr>
                <w:rFonts w:eastAsia="Times New Roman"/>
                <w:sz w:val="20"/>
                <w:szCs w:val="20"/>
                <w:lang w:eastAsia="ru-RU"/>
              </w:rPr>
              <w:t>2021</w:t>
            </w:r>
          </w:p>
        </w:tc>
        <w:tc>
          <w:tcPr>
            <w:tcW w:w="454" w:type="pct"/>
            <w:shd w:val="clear" w:color="auto" w:fill="auto"/>
            <w:noWrap/>
            <w:vAlign w:val="center"/>
            <w:hideMark/>
          </w:tcPr>
          <w:p w:rsidR="00A3644D" w:rsidRPr="00A5746B" w:rsidRDefault="00A3644D" w:rsidP="00A3644D">
            <w:pPr>
              <w:jc w:val="center"/>
              <w:rPr>
                <w:rFonts w:eastAsia="Times New Roman"/>
                <w:sz w:val="20"/>
                <w:szCs w:val="20"/>
                <w:lang w:eastAsia="ru-RU"/>
              </w:rPr>
            </w:pPr>
            <w:r w:rsidRPr="00A5746B">
              <w:rPr>
                <w:rFonts w:eastAsia="Times New Roman"/>
                <w:sz w:val="20"/>
                <w:szCs w:val="20"/>
                <w:lang w:eastAsia="ru-RU"/>
              </w:rPr>
              <w:t>2</w:t>
            </w:r>
          </w:p>
        </w:tc>
        <w:tc>
          <w:tcPr>
            <w:tcW w:w="576" w:type="pct"/>
            <w:shd w:val="clear" w:color="auto" w:fill="auto"/>
            <w:noWrap/>
            <w:vAlign w:val="center"/>
            <w:hideMark/>
          </w:tcPr>
          <w:p w:rsidR="00A3644D" w:rsidRPr="00A5746B" w:rsidRDefault="00A3644D" w:rsidP="00A3644D">
            <w:pPr>
              <w:jc w:val="center"/>
              <w:rPr>
                <w:rFonts w:eastAsia="Times New Roman"/>
                <w:sz w:val="20"/>
                <w:szCs w:val="20"/>
                <w:lang w:eastAsia="ru-RU"/>
              </w:rPr>
            </w:pPr>
            <w:r w:rsidRPr="00A5746B">
              <w:rPr>
                <w:rFonts w:eastAsia="Times New Roman"/>
                <w:sz w:val="20"/>
                <w:szCs w:val="20"/>
                <w:lang w:eastAsia="ru-RU"/>
              </w:rPr>
              <w:t>0,447</w:t>
            </w:r>
          </w:p>
        </w:tc>
        <w:tc>
          <w:tcPr>
            <w:tcW w:w="530" w:type="pct"/>
            <w:shd w:val="clear" w:color="auto" w:fill="auto"/>
            <w:noWrap/>
            <w:vAlign w:val="center"/>
            <w:hideMark/>
          </w:tcPr>
          <w:p w:rsidR="00A3644D" w:rsidRPr="00A5746B" w:rsidRDefault="00A3644D" w:rsidP="00A3644D">
            <w:pPr>
              <w:jc w:val="center"/>
              <w:rPr>
                <w:rFonts w:eastAsia="Times New Roman"/>
                <w:sz w:val="20"/>
                <w:szCs w:val="20"/>
                <w:lang w:eastAsia="ru-RU"/>
              </w:rPr>
            </w:pPr>
          </w:p>
        </w:tc>
        <w:tc>
          <w:tcPr>
            <w:tcW w:w="512" w:type="pct"/>
            <w:shd w:val="clear" w:color="auto" w:fill="auto"/>
            <w:noWrap/>
            <w:vAlign w:val="center"/>
            <w:hideMark/>
          </w:tcPr>
          <w:p w:rsidR="00A3644D" w:rsidRPr="00A5746B" w:rsidRDefault="00A3644D" w:rsidP="00A3644D">
            <w:pPr>
              <w:jc w:val="center"/>
              <w:rPr>
                <w:rFonts w:eastAsia="Times New Roman"/>
                <w:sz w:val="20"/>
                <w:szCs w:val="20"/>
                <w:lang w:eastAsia="ru-RU"/>
              </w:rPr>
            </w:pPr>
          </w:p>
        </w:tc>
      </w:tr>
      <w:tr w:rsidR="00A3644D" w:rsidRPr="00A5746B" w:rsidTr="00504481">
        <w:tc>
          <w:tcPr>
            <w:tcW w:w="222" w:type="pct"/>
            <w:shd w:val="clear" w:color="auto" w:fill="auto"/>
            <w:noWrap/>
            <w:vAlign w:val="bottom"/>
          </w:tcPr>
          <w:p w:rsidR="00A3644D" w:rsidRPr="00A5746B" w:rsidRDefault="00693519" w:rsidP="002C34C2">
            <w:pPr>
              <w:jc w:val="left"/>
              <w:rPr>
                <w:rFonts w:eastAsia="Times New Roman"/>
                <w:sz w:val="20"/>
                <w:szCs w:val="20"/>
                <w:lang w:eastAsia="ru-RU"/>
              </w:rPr>
            </w:pPr>
            <w:r w:rsidRPr="00A5746B">
              <w:rPr>
                <w:rFonts w:eastAsia="Times New Roman"/>
                <w:sz w:val="20"/>
                <w:szCs w:val="20"/>
                <w:lang w:eastAsia="ru-RU"/>
              </w:rPr>
              <w:t>1.13</w:t>
            </w:r>
          </w:p>
        </w:tc>
        <w:tc>
          <w:tcPr>
            <w:tcW w:w="1338" w:type="pct"/>
            <w:shd w:val="clear" w:color="auto" w:fill="auto"/>
            <w:vAlign w:val="center"/>
            <w:hideMark/>
          </w:tcPr>
          <w:p w:rsidR="00A3644D" w:rsidRPr="00A5746B" w:rsidRDefault="00A3644D" w:rsidP="00A3644D">
            <w:pPr>
              <w:jc w:val="center"/>
              <w:rPr>
                <w:sz w:val="22"/>
              </w:rPr>
            </w:pPr>
            <w:r w:rsidRPr="00A5746B">
              <w:rPr>
                <w:sz w:val="22"/>
              </w:rPr>
              <w:t>Котельная (п.Яр, ул. Вокзальная, 21Б)</w:t>
            </w:r>
          </w:p>
        </w:tc>
        <w:tc>
          <w:tcPr>
            <w:tcW w:w="768" w:type="pct"/>
            <w:shd w:val="clear" w:color="auto" w:fill="auto"/>
            <w:vAlign w:val="center"/>
            <w:hideMark/>
          </w:tcPr>
          <w:p w:rsidR="00A3644D" w:rsidRPr="00A5746B" w:rsidRDefault="00A3644D" w:rsidP="00A3644D">
            <w:pPr>
              <w:jc w:val="center"/>
              <w:rPr>
                <w:rFonts w:eastAsia="Times New Roman"/>
                <w:sz w:val="20"/>
                <w:szCs w:val="20"/>
                <w:lang w:eastAsia="ru-RU"/>
              </w:rPr>
            </w:pPr>
            <w:r w:rsidRPr="00A5746B">
              <w:rPr>
                <w:rFonts w:eastAsia="Times New Roman"/>
                <w:sz w:val="20"/>
                <w:szCs w:val="20"/>
                <w:lang w:eastAsia="ru-RU"/>
              </w:rPr>
              <w:t>EGS-50 VTP2 / 1 шт.</w:t>
            </w:r>
          </w:p>
        </w:tc>
        <w:tc>
          <w:tcPr>
            <w:tcW w:w="600" w:type="pct"/>
            <w:shd w:val="clear" w:color="auto" w:fill="auto"/>
            <w:noWrap/>
            <w:vAlign w:val="center"/>
            <w:hideMark/>
          </w:tcPr>
          <w:p w:rsidR="00A3644D" w:rsidRPr="00A5746B" w:rsidRDefault="00A3644D" w:rsidP="00A3644D">
            <w:pPr>
              <w:jc w:val="center"/>
              <w:rPr>
                <w:rFonts w:eastAsia="Times New Roman"/>
                <w:sz w:val="20"/>
                <w:szCs w:val="20"/>
                <w:lang w:eastAsia="ru-RU"/>
              </w:rPr>
            </w:pPr>
            <w:r w:rsidRPr="00A5746B">
              <w:rPr>
                <w:rFonts w:eastAsia="Times New Roman"/>
                <w:sz w:val="20"/>
                <w:szCs w:val="20"/>
                <w:lang w:eastAsia="ru-RU"/>
              </w:rPr>
              <w:t>2022</w:t>
            </w:r>
          </w:p>
        </w:tc>
        <w:tc>
          <w:tcPr>
            <w:tcW w:w="454" w:type="pct"/>
            <w:shd w:val="clear" w:color="auto" w:fill="auto"/>
            <w:noWrap/>
            <w:vAlign w:val="center"/>
            <w:hideMark/>
          </w:tcPr>
          <w:p w:rsidR="00A3644D" w:rsidRPr="00A5746B" w:rsidRDefault="00A3644D" w:rsidP="00A3644D">
            <w:pPr>
              <w:jc w:val="center"/>
              <w:rPr>
                <w:rFonts w:eastAsia="Times New Roman"/>
                <w:sz w:val="20"/>
                <w:szCs w:val="20"/>
                <w:lang w:eastAsia="ru-RU"/>
              </w:rPr>
            </w:pPr>
            <w:r w:rsidRPr="00A5746B">
              <w:rPr>
                <w:rFonts w:eastAsia="Times New Roman"/>
                <w:sz w:val="20"/>
                <w:szCs w:val="20"/>
                <w:lang w:eastAsia="ru-RU"/>
              </w:rPr>
              <w:t>1</w:t>
            </w:r>
          </w:p>
        </w:tc>
        <w:tc>
          <w:tcPr>
            <w:tcW w:w="576" w:type="pct"/>
            <w:shd w:val="clear" w:color="auto" w:fill="auto"/>
            <w:noWrap/>
            <w:vAlign w:val="center"/>
            <w:hideMark/>
          </w:tcPr>
          <w:p w:rsidR="00A3644D" w:rsidRPr="00A5746B" w:rsidRDefault="00A3644D" w:rsidP="00A3644D">
            <w:pPr>
              <w:jc w:val="center"/>
              <w:rPr>
                <w:rFonts w:eastAsia="Times New Roman"/>
                <w:sz w:val="20"/>
                <w:szCs w:val="20"/>
                <w:lang w:eastAsia="ru-RU"/>
              </w:rPr>
            </w:pPr>
            <w:r w:rsidRPr="00A5746B">
              <w:rPr>
                <w:rFonts w:eastAsia="Times New Roman"/>
                <w:sz w:val="20"/>
                <w:szCs w:val="20"/>
                <w:lang w:eastAsia="ru-RU"/>
              </w:rPr>
              <w:t>0,043</w:t>
            </w:r>
          </w:p>
        </w:tc>
        <w:tc>
          <w:tcPr>
            <w:tcW w:w="530" w:type="pct"/>
            <w:shd w:val="clear" w:color="auto" w:fill="auto"/>
            <w:noWrap/>
            <w:vAlign w:val="center"/>
            <w:hideMark/>
          </w:tcPr>
          <w:p w:rsidR="00A3644D" w:rsidRPr="00A5746B" w:rsidRDefault="00A3644D" w:rsidP="00A3644D">
            <w:pPr>
              <w:jc w:val="center"/>
              <w:rPr>
                <w:rFonts w:eastAsia="Times New Roman"/>
                <w:sz w:val="20"/>
                <w:szCs w:val="20"/>
                <w:lang w:eastAsia="ru-RU"/>
              </w:rPr>
            </w:pPr>
          </w:p>
        </w:tc>
        <w:tc>
          <w:tcPr>
            <w:tcW w:w="512" w:type="pct"/>
            <w:shd w:val="clear" w:color="auto" w:fill="auto"/>
            <w:noWrap/>
            <w:vAlign w:val="center"/>
            <w:hideMark/>
          </w:tcPr>
          <w:p w:rsidR="00A3644D" w:rsidRPr="00A5746B" w:rsidRDefault="00A3644D" w:rsidP="00A3644D">
            <w:pPr>
              <w:jc w:val="center"/>
              <w:rPr>
                <w:rFonts w:eastAsia="Times New Roman"/>
                <w:sz w:val="20"/>
                <w:szCs w:val="20"/>
                <w:lang w:eastAsia="ru-RU"/>
              </w:rPr>
            </w:pPr>
          </w:p>
        </w:tc>
      </w:tr>
      <w:tr w:rsidR="00A3644D" w:rsidRPr="00A5746B" w:rsidTr="00504481">
        <w:tc>
          <w:tcPr>
            <w:tcW w:w="222" w:type="pct"/>
            <w:shd w:val="clear" w:color="auto" w:fill="auto"/>
            <w:noWrap/>
            <w:vAlign w:val="bottom"/>
          </w:tcPr>
          <w:p w:rsidR="00A3644D" w:rsidRPr="00A5746B" w:rsidRDefault="00693519" w:rsidP="002C34C2">
            <w:pPr>
              <w:jc w:val="left"/>
              <w:rPr>
                <w:rFonts w:eastAsia="Times New Roman"/>
                <w:sz w:val="20"/>
                <w:szCs w:val="20"/>
                <w:lang w:eastAsia="ru-RU"/>
              </w:rPr>
            </w:pPr>
            <w:r w:rsidRPr="00A5746B">
              <w:rPr>
                <w:rFonts w:eastAsia="Times New Roman"/>
                <w:sz w:val="20"/>
                <w:szCs w:val="20"/>
                <w:lang w:eastAsia="ru-RU"/>
              </w:rPr>
              <w:t>1.14</w:t>
            </w:r>
          </w:p>
        </w:tc>
        <w:tc>
          <w:tcPr>
            <w:tcW w:w="1338" w:type="pct"/>
            <w:shd w:val="clear" w:color="auto" w:fill="auto"/>
            <w:vAlign w:val="center"/>
            <w:hideMark/>
          </w:tcPr>
          <w:p w:rsidR="00A3644D" w:rsidRPr="00A5746B" w:rsidRDefault="00A3644D" w:rsidP="00A3644D">
            <w:pPr>
              <w:jc w:val="center"/>
              <w:rPr>
                <w:sz w:val="22"/>
              </w:rPr>
            </w:pPr>
            <w:r w:rsidRPr="00A5746B">
              <w:rPr>
                <w:sz w:val="22"/>
              </w:rPr>
              <w:t>Котельная (п.Яр, ул. Горького, 23)</w:t>
            </w:r>
          </w:p>
        </w:tc>
        <w:tc>
          <w:tcPr>
            <w:tcW w:w="768" w:type="pct"/>
            <w:shd w:val="clear" w:color="auto" w:fill="auto"/>
            <w:vAlign w:val="center"/>
            <w:hideMark/>
          </w:tcPr>
          <w:p w:rsidR="00A3644D" w:rsidRPr="00A5746B" w:rsidRDefault="00A3644D" w:rsidP="00A3644D">
            <w:pPr>
              <w:jc w:val="center"/>
              <w:rPr>
                <w:rFonts w:eastAsia="Times New Roman"/>
                <w:sz w:val="20"/>
                <w:szCs w:val="20"/>
                <w:lang w:eastAsia="ru-RU"/>
              </w:rPr>
            </w:pPr>
            <w:r w:rsidRPr="00A5746B">
              <w:rPr>
                <w:rFonts w:eastAsia="Times New Roman"/>
                <w:sz w:val="20"/>
                <w:szCs w:val="20"/>
                <w:lang w:eastAsia="ru-RU"/>
              </w:rPr>
              <w:t>КВа-0,1 Гн МИКРО-М 100 (3шт.,)</w:t>
            </w:r>
          </w:p>
        </w:tc>
        <w:tc>
          <w:tcPr>
            <w:tcW w:w="600" w:type="pct"/>
            <w:shd w:val="clear" w:color="auto" w:fill="auto"/>
            <w:noWrap/>
            <w:vAlign w:val="center"/>
            <w:hideMark/>
          </w:tcPr>
          <w:p w:rsidR="00A3644D" w:rsidRPr="00A5746B" w:rsidRDefault="00A3644D" w:rsidP="00A3644D">
            <w:pPr>
              <w:jc w:val="center"/>
              <w:rPr>
                <w:rFonts w:eastAsia="Times New Roman"/>
                <w:sz w:val="20"/>
                <w:szCs w:val="20"/>
                <w:lang w:eastAsia="ru-RU"/>
              </w:rPr>
            </w:pPr>
            <w:r w:rsidRPr="00A5746B">
              <w:rPr>
                <w:rFonts w:eastAsia="Times New Roman"/>
                <w:sz w:val="20"/>
                <w:szCs w:val="20"/>
                <w:lang w:eastAsia="ru-RU"/>
              </w:rPr>
              <w:t>2020</w:t>
            </w:r>
          </w:p>
        </w:tc>
        <w:tc>
          <w:tcPr>
            <w:tcW w:w="454" w:type="pct"/>
            <w:shd w:val="clear" w:color="auto" w:fill="auto"/>
            <w:noWrap/>
            <w:vAlign w:val="center"/>
            <w:hideMark/>
          </w:tcPr>
          <w:p w:rsidR="00A3644D" w:rsidRPr="00A5746B" w:rsidRDefault="00A3644D" w:rsidP="00A3644D">
            <w:pPr>
              <w:jc w:val="center"/>
              <w:rPr>
                <w:rFonts w:eastAsia="Times New Roman"/>
                <w:sz w:val="20"/>
                <w:szCs w:val="20"/>
                <w:lang w:eastAsia="ru-RU"/>
              </w:rPr>
            </w:pPr>
            <w:r w:rsidRPr="00A5746B">
              <w:rPr>
                <w:rFonts w:eastAsia="Times New Roman"/>
                <w:sz w:val="20"/>
                <w:szCs w:val="20"/>
                <w:lang w:eastAsia="ru-RU"/>
              </w:rPr>
              <w:t>3</w:t>
            </w:r>
          </w:p>
        </w:tc>
        <w:tc>
          <w:tcPr>
            <w:tcW w:w="576" w:type="pct"/>
            <w:shd w:val="clear" w:color="auto" w:fill="auto"/>
            <w:noWrap/>
            <w:vAlign w:val="center"/>
            <w:hideMark/>
          </w:tcPr>
          <w:p w:rsidR="00A3644D" w:rsidRPr="00A5746B" w:rsidRDefault="00A3644D" w:rsidP="00A3644D">
            <w:pPr>
              <w:jc w:val="center"/>
              <w:rPr>
                <w:rFonts w:eastAsia="Times New Roman"/>
                <w:sz w:val="20"/>
                <w:szCs w:val="20"/>
                <w:lang w:eastAsia="ru-RU"/>
              </w:rPr>
            </w:pPr>
            <w:r w:rsidRPr="00A5746B">
              <w:rPr>
                <w:rFonts w:eastAsia="Times New Roman"/>
                <w:sz w:val="20"/>
                <w:szCs w:val="20"/>
                <w:lang w:eastAsia="ru-RU"/>
              </w:rPr>
              <w:t>0,258</w:t>
            </w:r>
          </w:p>
        </w:tc>
        <w:tc>
          <w:tcPr>
            <w:tcW w:w="530" w:type="pct"/>
            <w:shd w:val="clear" w:color="auto" w:fill="auto"/>
            <w:noWrap/>
            <w:vAlign w:val="center"/>
            <w:hideMark/>
          </w:tcPr>
          <w:p w:rsidR="00A3644D" w:rsidRPr="00A5746B" w:rsidRDefault="00A3644D" w:rsidP="00A3644D">
            <w:pPr>
              <w:jc w:val="center"/>
              <w:rPr>
                <w:rFonts w:eastAsia="Times New Roman"/>
                <w:sz w:val="20"/>
                <w:szCs w:val="20"/>
                <w:lang w:eastAsia="ru-RU"/>
              </w:rPr>
            </w:pPr>
          </w:p>
        </w:tc>
        <w:tc>
          <w:tcPr>
            <w:tcW w:w="512" w:type="pct"/>
            <w:shd w:val="clear" w:color="auto" w:fill="auto"/>
            <w:noWrap/>
            <w:vAlign w:val="center"/>
            <w:hideMark/>
          </w:tcPr>
          <w:p w:rsidR="00A3644D" w:rsidRPr="00A5746B" w:rsidRDefault="00A3644D" w:rsidP="00A3644D">
            <w:pPr>
              <w:jc w:val="center"/>
              <w:rPr>
                <w:rFonts w:eastAsia="Times New Roman"/>
                <w:sz w:val="20"/>
                <w:szCs w:val="20"/>
                <w:lang w:eastAsia="ru-RU"/>
              </w:rPr>
            </w:pPr>
          </w:p>
        </w:tc>
      </w:tr>
      <w:tr w:rsidR="00A3644D" w:rsidRPr="00A5746B" w:rsidTr="00504481">
        <w:tc>
          <w:tcPr>
            <w:tcW w:w="222" w:type="pct"/>
            <w:shd w:val="clear" w:color="auto" w:fill="auto"/>
            <w:noWrap/>
            <w:vAlign w:val="bottom"/>
          </w:tcPr>
          <w:p w:rsidR="00A3644D" w:rsidRPr="00A5746B" w:rsidRDefault="00693519" w:rsidP="002C34C2">
            <w:pPr>
              <w:jc w:val="left"/>
              <w:rPr>
                <w:rFonts w:eastAsia="Times New Roman"/>
                <w:b/>
                <w:sz w:val="20"/>
                <w:szCs w:val="20"/>
                <w:lang w:eastAsia="ru-RU"/>
              </w:rPr>
            </w:pPr>
            <w:r w:rsidRPr="00A5746B">
              <w:rPr>
                <w:rFonts w:eastAsia="Times New Roman"/>
                <w:b/>
                <w:sz w:val="20"/>
                <w:szCs w:val="20"/>
                <w:lang w:eastAsia="ru-RU"/>
              </w:rPr>
              <w:t>2</w:t>
            </w:r>
          </w:p>
        </w:tc>
        <w:tc>
          <w:tcPr>
            <w:tcW w:w="1338" w:type="pct"/>
            <w:shd w:val="clear" w:color="auto" w:fill="auto"/>
            <w:vAlign w:val="center"/>
          </w:tcPr>
          <w:p w:rsidR="00A3644D" w:rsidRPr="00A5746B" w:rsidRDefault="00A3644D" w:rsidP="00A3644D">
            <w:pPr>
              <w:jc w:val="center"/>
              <w:rPr>
                <w:b/>
                <w:sz w:val="22"/>
              </w:rPr>
            </w:pPr>
            <w:r w:rsidRPr="00A5746B">
              <w:rPr>
                <w:rFonts w:eastAsia="Times New Roman"/>
                <w:b/>
                <w:sz w:val="20"/>
                <w:szCs w:val="20"/>
                <w:lang w:eastAsia="ru-RU"/>
              </w:rPr>
              <w:t>ООО "Удмуртская Теплоснабжающая Компания"</w:t>
            </w:r>
          </w:p>
        </w:tc>
        <w:tc>
          <w:tcPr>
            <w:tcW w:w="768" w:type="pct"/>
            <w:shd w:val="clear" w:color="auto" w:fill="auto"/>
            <w:vAlign w:val="center"/>
          </w:tcPr>
          <w:p w:rsidR="00A3644D" w:rsidRPr="00A5746B" w:rsidRDefault="00A3644D" w:rsidP="00A3644D">
            <w:pPr>
              <w:jc w:val="center"/>
              <w:rPr>
                <w:rFonts w:eastAsia="Times New Roman"/>
                <w:b/>
                <w:sz w:val="20"/>
                <w:szCs w:val="20"/>
                <w:lang w:eastAsia="ru-RU"/>
              </w:rPr>
            </w:pPr>
          </w:p>
        </w:tc>
        <w:tc>
          <w:tcPr>
            <w:tcW w:w="600" w:type="pct"/>
            <w:shd w:val="clear" w:color="auto" w:fill="auto"/>
            <w:noWrap/>
            <w:vAlign w:val="center"/>
          </w:tcPr>
          <w:p w:rsidR="00A3644D" w:rsidRPr="00A5746B" w:rsidRDefault="00A3644D" w:rsidP="00A3644D">
            <w:pPr>
              <w:jc w:val="center"/>
              <w:rPr>
                <w:rFonts w:eastAsia="Times New Roman"/>
                <w:b/>
                <w:sz w:val="20"/>
                <w:szCs w:val="20"/>
                <w:lang w:eastAsia="ru-RU"/>
              </w:rPr>
            </w:pPr>
          </w:p>
        </w:tc>
        <w:tc>
          <w:tcPr>
            <w:tcW w:w="454" w:type="pct"/>
            <w:shd w:val="clear" w:color="auto" w:fill="auto"/>
            <w:noWrap/>
            <w:vAlign w:val="center"/>
          </w:tcPr>
          <w:p w:rsidR="00A3644D" w:rsidRPr="00A5746B" w:rsidRDefault="00A3644D" w:rsidP="00A3644D">
            <w:pPr>
              <w:jc w:val="center"/>
              <w:rPr>
                <w:rFonts w:eastAsia="Times New Roman"/>
                <w:b/>
                <w:sz w:val="20"/>
                <w:szCs w:val="20"/>
                <w:lang w:eastAsia="ru-RU"/>
              </w:rPr>
            </w:pPr>
          </w:p>
        </w:tc>
        <w:tc>
          <w:tcPr>
            <w:tcW w:w="576" w:type="pct"/>
            <w:shd w:val="clear" w:color="auto" w:fill="auto"/>
            <w:noWrap/>
            <w:vAlign w:val="center"/>
          </w:tcPr>
          <w:p w:rsidR="00A3644D" w:rsidRPr="00A5746B" w:rsidRDefault="00A3644D" w:rsidP="00A3644D">
            <w:pPr>
              <w:jc w:val="center"/>
              <w:rPr>
                <w:rFonts w:eastAsia="Times New Roman"/>
                <w:b/>
                <w:sz w:val="20"/>
                <w:szCs w:val="20"/>
                <w:lang w:eastAsia="ru-RU"/>
              </w:rPr>
            </w:pPr>
          </w:p>
        </w:tc>
        <w:tc>
          <w:tcPr>
            <w:tcW w:w="530" w:type="pct"/>
            <w:shd w:val="clear" w:color="auto" w:fill="auto"/>
            <w:noWrap/>
            <w:vAlign w:val="center"/>
          </w:tcPr>
          <w:p w:rsidR="00A3644D" w:rsidRPr="00A5746B" w:rsidRDefault="00A3644D" w:rsidP="00A3644D">
            <w:pPr>
              <w:jc w:val="center"/>
              <w:rPr>
                <w:rFonts w:eastAsia="Times New Roman"/>
                <w:b/>
                <w:sz w:val="20"/>
                <w:szCs w:val="20"/>
                <w:lang w:eastAsia="ru-RU"/>
              </w:rPr>
            </w:pPr>
          </w:p>
        </w:tc>
        <w:tc>
          <w:tcPr>
            <w:tcW w:w="512" w:type="pct"/>
            <w:shd w:val="clear" w:color="auto" w:fill="auto"/>
            <w:noWrap/>
            <w:vAlign w:val="center"/>
          </w:tcPr>
          <w:p w:rsidR="00A3644D" w:rsidRPr="00A5746B" w:rsidRDefault="00A3644D" w:rsidP="00A3644D">
            <w:pPr>
              <w:jc w:val="center"/>
              <w:rPr>
                <w:rFonts w:eastAsia="Times New Roman"/>
                <w:b/>
                <w:sz w:val="20"/>
                <w:szCs w:val="20"/>
                <w:lang w:eastAsia="ru-RU"/>
              </w:rPr>
            </w:pPr>
          </w:p>
        </w:tc>
      </w:tr>
      <w:tr w:rsidR="00A3644D" w:rsidRPr="00A5746B" w:rsidTr="00504481">
        <w:tc>
          <w:tcPr>
            <w:tcW w:w="222" w:type="pct"/>
            <w:shd w:val="clear" w:color="auto" w:fill="auto"/>
            <w:noWrap/>
            <w:vAlign w:val="bottom"/>
          </w:tcPr>
          <w:p w:rsidR="00A3644D" w:rsidRPr="00A5746B" w:rsidRDefault="00693519" w:rsidP="002C34C2">
            <w:pPr>
              <w:jc w:val="left"/>
              <w:rPr>
                <w:rFonts w:eastAsia="Times New Roman"/>
                <w:sz w:val="20"/>
                <w:szCs w:val="20"/>
                <w:lang w:eastAsia="ru-RU"/>
              </w:rPr>
            </w:pPr>
            <w:r w:rsidRPr="00A5746B">
              <w:rPr>
                <w:rFonts w:eastAsia="Times New Roman"/>
                <w:sz w:val="20"/>
                <w:szCs w:val="20"/>
                <w:lang w:eastAsia="ru-RU"/>
              </w:rPr>
              <w:t>2.1</w:t>
            </w:r>
          </w:p>
        </w:tc>
        <w:tc>
          <w:tcPr>
            <w:tcW w:w="1338" w:type="pct"/>
            <w:shd w:val="clear" w:color="auto" w:fill="auto"/>
            <w:vAlign w:val="center"/>
            <w:hideMark/>
          </w:tcPr>
          <w:p w:rsidR="00A3644D" w:rsidRPr="00A5746B" w:rsidRDefault="00504481" w:rsidP="00A3644D">
            <w:pPr>
              <w:jc w:val="center"/>
              <w:rPr>
                <w:sz w:val="22"/>
              </w:rPr>
            </w:pPr>
            <w:bookmarkStart w:id="19" w:name="_GoBack"/>
            <w:r>
              <w:rPr>
                <w:sz w:val="22"/>
              </w:rPr>
              <w:t>Котельная</w:t>
            </w:r>
            <w:bookmarkEnd w:id="19"/>
            <w:r w:rsidR="00A3644D" w:rsidRPr="00A5746B">
              <w:rPr>
                <w:sz w:val="22"/>
              </w:rPr>
              <w:t xml:space="preserve"> (с.Пудем, ул. Горького, 49а, А)</w:t>
            </w:r>
          </w:p>
        </w:tc>
        <w:tc>
          <w:tcPr>
            <w:tcW w:w="768" w:type="pct"/>
            <w:shd w:val="clear" w:color="auto" w:fill="auto"/>
            <w:vAlign w:val="center"/>
            <w:hideMark/>
          </w:tcPr>
          <w:p w:rsidR="00A3644D" w:rsidRPr="00A5746B" w:rsidRDefault="00A3644D" w:rsidP="00A3644D">
            <w:pPr>
              <w:jc w:val="center"/>
              <w:rPr>
                <w:rFonts w:eastAsia="Times New Roman"/>
                <w:sz w:val="20"/>
                <w:szCs w:val="20"/>
                <w:lang w:eastAsia="ru-RU"/>
              </w:rPr>
            </w:pPr>
            <w:r w:rsidRPr="00A5746B">
              <w:rPr>
                <w:rFonts w:eastAsia="Times New Roman"/>
                <w:sz w:val="20"/>
                <w:szCs w:val="20"/>
                <w:lang w:eastAsia="ru-RU"/>
              </w:rPr>
              <w:t>ZOTA PELLET 100 (2 шт.)</w:t>
            </w:r>
          </w:p>
        </w:tc>
        <w:tc>
          <w:tcPr>
            <w:tcW w:w="600" w:type="pct"/>
            <w:shd w:val="clear" w:color="auto" w:fill="auto"/>
            <w:noWrap/>
            <w:vAlign w:val="center"/>
            <w:hideMark/>
          </w:tcPr>
          <w:p w:rsidR="00A3644D" w:rsidRPr="00A5746B" w:rsidRDefault="00A3644D" w:rsidP="00A3644D">
            <w:pPr>
              <w:jc w:val="center"/>
              <w:rPr>
                <w:rFonts w:eastAsia="Times New Roman"/>
                <w:sz w:val="20"/>
                <w:szCs w:val="20"/>
                <w:lang w:eastAsia="ru-RU"/>
              </w:rPr>
            </w:pPr>
            <w:r w:rsidRPr="00A5746B">
              <w:rPr>
                <w:rFonts w:eastAsia="Times New Roman"/>
                <w:sz w:val="20"/>
                <w:szCs w:val="20"/>
                <w:lang w:eastAsia="ru-RU"/>
              </w:rPr>
              <w:t>2022</w:t>
            </w:r>
          </w:p>
        </w:tc>
        <w:tc>
          <w:tcPr>
            <w:tcW w:w="454" w:type="pct"/>
            <w:shd w:val="clear" w:color="auto" w:fill="auto"/>
            <w:noWrap/>
            <w:vAlign w:val="center"/>
            <w:hideMark/>
          </w:tcPr>
          <w:p w:rsidR="00A3644D" w:rsidRPr="00A5746B" w:rsidRDefault="00A3644D" w:rsidP="00A3644D">
            <w:pPr>
              <w:jc w:val="center"/>
              <w:rPr>
                <w:rFonts w:eastAsia="Times New Roman"/>
                <w:sz w:val="20"/>
                <w:szCs w:val="20"/>
                <w:lang w:eastAsia="ru-RU"/>
              </w:rPr>
            </w:pPr>
            <w:r w:rsidRPr="00A5746B">
              <w:rPr>
                <w:rFonts w:eastAsia="Times New Roman"/>
                <w:sz w:val="20"/>
                <w:szCs w:val="20"/>
                <w:lang w:eastAsia="ru-RU"/>
              </w:rPr>
              <w:t>2</w:t>
            </w:r>
          </w:p>
        </w:tc>
        <w:tc>
          <w:tcPr>
            <w:tcW w:w="576" w:type="pct"/>
            <w:shd w:val="clear" w:color="auto" w:fill="auto"/>
            <w:noWrap/>
            <w:vAlign w:val="center"/>
            <w:hideMark/>
          </w:tcPr>
          <w:p w:rsidR="00A3644D" w:rsidRPr="00A5746B" w:rsidRDefault="00A3644D" w:rsidP="00A3644D">
            <w:pPr>
              <w:jc w:val="center"/>
              <w:rPr>
                <w:rFonts w:eastAsia="Times New Roman"/>
                <w:sz w:val="20"/>
                <w:szCs w:val="20"/>
                <w:lang w:eastAsia="ru-RU"/>
              </w:rPr>
            </w:pPr>
            <w:r w:rsidRPr="00A5746B">
              <w:rPr>
                <w:rFonts w:eastAsia="Times New Roman"/>
                <w:sz w:val="20"/>
                <w:szCs w:val="20"/>
                <w:lang w:eastAsia="ru-RU"/>
              </w:rPr>
              <w:t>0,17</w:t>
            </w:r>
          </w:p>
        </w:tc>
        <w:tc>
          <w:tcPr>
            <w:tcW w:w="530" w:type="pct"/>
            <w:shd w:val="clear" w:color="auto" w:fill="auto"/>
            <w:noWrap/>
            <w:vAlign w:val="center"/>
            <w:hideMark/>
          </w:tcPr>
          <w:p w:rsidR="00A3644D" w:rsidRPr="00A5746B" w:rsidRDefault="00A3644D" w:rsidP="00A3644D">
            <w:pPr>
              <w:jc w:val="center"/>
              <w:rPr>
                <w:rFonts w:eastAsia="Times New Roman"/>
                <w:sz w:val="20"/>
                <w:szCs w:val="20"/>
                <w:lang w:eastAsia="ru-RU"/>
              </w:rPr>
            </w:pPr>
          </w:p>
        </w:tc>
        <w:tc>
          <w:tcPr>
            <w:tcW w:w="512" w:type="pct"/>
            <w:shd w:val="clear" w:color="auto" w:fill="auto"/>
            <w:noWrap/>
            <w:vAlign w:val="center"/>
            <w:hideMark/>
          </w:tcPr>
          <w:p w:rsidR="00A3644D" w:rsidRPr="00A5746B" w:rsidRDefault="00A3644D" w:rsidP="00A3644D">
            <w:pPr>
              <w:jc w:val="center"/>
              <w:rPr>
                <w:rFonts w:eastAsia="Times New Roman"/>
                <w:sz w:val="20"/>
                <w:szCs w:val="20"/>
                <w:lang w:eastAsia="ru-RU"/>
              </w:rPr>
            </w:pPr>
          </w:p>
        </w:tc>
      </w:tr>
      <w:tr w:rsidR="00A3644D" w:rsidRPr="00A5746B" w:rsidTr="00504481">
        <w:tc>
          <w:tcPr>
            <w:tcW w:w="222" w:type="pct"/>
            <w:shd w:val="clear" w:color="auto" w:fill="auto"/>
            <w:noWrap/>
            <w:vAlign w:val="bottom"/>
          </w:tcPr>
          <w:p w:rsidR="00A3644D" w:rsidRPr="00A5746B" w:rsidRDefault="00693519" w:rsidP="002C34C2">
            <w:pPr>
              <w:jc w:val="left"/>
              <w:rPr>
                <w:rFonts w:eastAsia="Times New Roman"/>
                <w:sz w:val="20"/>
                <w:szCs w:val="20"/>
                <w:lang w:eastAsia="ru-RU"/>
              </w:rPr>
            </w:pPr>
            <w:r w:rsidRPr="00A5746B">
              <w:rPr>
                <w:rFonts w:eastAsia="Times New Roman"/>
                <w:sz w:val="20"/>
                <w:szCs w:val="20"/>
                <w:lang w:eastAsia="ru-RU"/>
              </w:rPr>
              <w:t>2.2</w:t>
            </w:r>
          </w:p>
        </w:tc>
        <w:tc>
          <w:tcPr>
            <w:tcW w:w="1338" w:type="pct"/>
            <w:shd w:val="clear" w:color="auto" w:fill="auto"/>
            <w:vAlign w:val="center"/>
            <w:hideMark/>
          </w:tcPr>
          <w:p w:rsidR="00A3644D" w:rsidRPr="00A5746B" w:rsidRDefault="00A3644D" w:rsidP="00A3644D">
            <w:pPr>
              <w:jc w:val="center"/>
              <w:rPr>
                <w:sz w:val="22"/>
              </w:rPr>
            </w:pPr>
            <w:r w:rsidRPr="00A5746B">
              <w:rPr>
                <w:sz w:val="22"/>
              </w:rPr>
              <w:t>Котельная (с.Никольское, ул. Централ</w:t>
            </w:r>
            <w:r w:rsidRPr="00A5746B">
              <w:rPr>
                <w:sz w:val="22"/>
              </w:rPr>
              <w:t>ь</w:t>
            </w:r>
            <w:r w:rsidRPr="00A5746B">
              <w:rPr>
                <w:sz w:val="22"/>
              </w:rPr>
              <w:t>ная, 4)</w:t>
            </w:r>
          </w:p>
        </w:tc>
        <w:tc>
          <w:tcPr>
            <w:tcW w:w="768" w:type="pct"/>
            <w:shd w:val="clear" w:color="auto" w:fill="auto"/>
            <w:vAlign w:val="center"/>
            <w:hideMark/>
          </w:tcPr>
          <w:p w:rsidR="00A3644D" w:rsidRPr="00A5746B" w:rsidRDefault="00A3644D" w:rsidP="00A3644D">
            <w:pPr>
              <w:jc w:val="center"/>
              <w:rPr>
                <w:rFonts w:eastAsia="Times New Roman"/>
                <w:sz w:val="20"/>
                <w:szCs w:val="20"/>
                <w:lang w:eastAsia="ru-RU"/>
              </w:rPr>
            </w:pPr>
            <w:r w:rsidRPr="00A5746B">
              <w:rPr>
                <w:rFonts w:eastAsia="Times New Roman"/>
                <w:sz w:val="20"/>
                <w:szCs w:val="20"/>
                <w:lang w:eastAsia="ru-RU"/>
              </w:rPr>
              <w:t>КВ-0,2Т (2 шт)</w:t>
            </w:r>
          </w:p>
        </w:tc>
        <w:tc>
          <w:tcPr>
            <w:tcW w:w="600" w:type="pct"/>
            <w:shd w:val="clear" w:color="auto" w:fill="auto"/>
            <w:noWrap/>
            <w:vAlign w:val="center"/>
            <w:hideMark/>
          </w:tcPr>
          <w:p w:rsidR="00A3644D" w:rsidRPr="00A5746B" w:rsidRDefault="00A3644D" w:rsidP="00A3644D">
            <w:pPr>
              <w:jc w:val="center"/>
              <w:rPr>
                <w:rFonts w:eastAsia="Times New Roman"/>
                <w:sz w:val="20"/>
                <w:szCs w:val="20"/>
                <w:lang w:eastAsia="ru-RU"/>
              </w:rPr>
            </w:pPr>
            <w:r w:rsidRPr="00A5746B">
              <w:rPr>
                <w:rFonts w:eastAsia="Times New Roman"/>
                <w:sz w:val="20"/>
                <w:szCs w:val="20"/>
                <w:lang w:eastAsia="ru-RU"/>
              </w:rPr>
              <w:t>1999</w:t>
            </w:r>
          </w:p>
        </w:tc>
        <w:tc>
          <w:tcPr>
            <w:tcW w:w="454" w:type="pct"/>
            <w:shd w:val="clear" w:color="auto" w:fill="auto"/>
            <w:noWrap/>
            <w:vAlign w:val="center"/>
            <w:hideMark/>
          </w:tcPr>
          <w:p w:rsidR="00A3644D" w:rsidRPr="00A5746B" w:rsidRDefault="00A3644D" w:rsidP="00A3644D">
            <w:pPr>
              <w:jc w:val="center"/>
              <w:rPr>
                <w:rFonts w:eastAsia="Times New Roman"/>
                <w:sz w:val="20"/>
                <w:szCs w:val="20"/>
                <w:lang w:eastAsia="ru-RU"/>
              </w:rPr>
            </w:pPr>
            <w:r w:rsidRPr="00A5746B">
              <w:rPr>
                <w:rFonts w:eastAsia="Times New Roman"/>
                <w:sz w:val="20"/>
                <w:szCs w:val="20"/>
                <w:lang w:eastAsia="ru-RU"/>
              </w:rPr>
              <w:t>2</w:t>
            </w:r>
          </w:p>
        </w:tc>
        <w:tc>
          <w:tcPr>
            <w:tcW w:w="576" w:type="pct"/>
            <w:shd w:val="clear" w:color="auto" w:fill="auto"/>
            <w:noWrap/>
            <w:vAlign w:val="center"/>
            <w:hideMark/>
          </w:tcPr>
          <w:p w:rsidR="00A3644D" w:rsidRPr="00A5746B" w:rsidRDefault="00A3644D" w:rsidP="00A3644D">
            <w:pPr>
              <w:jc w:val="center"/>
              <w:rPr>
                <w:rFonts w:eastAsia="Times New Roman"/>
                <w:sz w:val="20"/>
                <w:szCs w:val="20"/>
                <w:lang w:eastAsia="ru-RU"/>
              </w:rPr>
            </w:pPr>
            <w:r w:rsidRPr="00A5746B">
              <w:rPr>
                <w:rFonts w:eastAsia="Times New Roman"/>
                <w:sz w:val="20"/>
                <w:szCs w:val="20"/>
                <w:lang w:eastAsia="ru-RU"/>
              </w:rPr>
              <w:t>0,34</w:t>
            </w:r>
          </w:p>
        </w:tc>
        <w:tc>
          <w:tcPr>
            <w:tcW w:w="530" w:type="pct"/>
            <w:shd w:val="clear" w:color="auto" w:fill="auto"/>
            <w:noWrap/>
            <w:vAlign w:val="center"/>
            <w:hideMark/>
          </w:tcPr>
          <w:p w:rsidR="00A3644D" w:rsidRPr="00A5746B" w:rsidRDefault="00A3644D" w:rsidP="00A3644D">
            <w:pPr>
              <w:jc w:val="center"/>
              <w:rPr>
                <w:rFonts w:eastAsia="Times New Roman"/>
                <w:sz w:val="20"/>
                <w:szCs w:val="20"/>
                <w:lang w:eastAsia="ru-RU"/>
              </w:rPr>
            </w:pPr>
          </w:p>
        </w:tc>
        <w:tc>
          <w:tcPr>
            <w:tcW w:w="512" w:type="pct"/>
            <w:shd w:val="clear" w:color="auto" w:fill="auto"/>
            <w:noWrap/>
            <w:vAlign w:val="center"/>
            <w:hideMark/>
          </w:tcPr>
          <w:p w:rsidR="00A3644D" w:rsidRPr="00A5746B" w:rsidRDefault="00A3644D" w:rsidP="00A3644D">
            <w:pPr>
              <w:jc w:val="center"/>
              <w:rPr>
                <w:rFonts w:eastAsia="Times New Roman"/>
                <w:sz w:val="20"/>
                <w:szCs w:val="20"/>
                <w:lang w:eastAsia="ru-RU"/>
              </w:rPr>
            </w:pPr>
          </w:p>
        </w:tc>
      </w:tr>
      <w:tr w:rsidR="00A3644D" w:rsidRPr="00A5746B" w:rsidTr="00504481">
        <w:tc>
          <w:tcPr>
            <w:tcW w:w="222" w:type="pct"/>
            <w:shd w:val="clear" w:color="auto" w:fill="auto"/>
            <w:noWrap/>
            <w:vAlign w:val="bottom"/>
          </w:tcPr>
          <w:p w:rsidR="00A3644D" w:rsidRPr="00A5746B" w:rsidRDefault="00693519" w:rsidP="002C34C2">
            <w:pPr>
              <w:jc w:val="left"/>
              <w:rPr>
                <w:rFonts w:eastAsia="Times New Roman"/>
                <w:sz w:val="20"/>
                <w:szCs w:val="20"/>
                <w:lang w:eastAsia="ru-RU"/>
              </w:rPr>
            </w:pPr>
            <w:r w:rsidRPr="00A5746B">
              <w:rPr>
                <w:rFonts w:eastAsia="Times New Roman"/>
                <w:sz w:val="20"/>
                <w:szCs w:val="20"/>
                <w:lang w:eastAsia="ru-RU"/>
              </w:rPr>
              <w:t>2.3</w:t>
            </w:r>
          </w:p>
        </w:tc>
        <w:tc>
          <w:tcPr>
            <w:tcW w:w="1338" w:type="pct"/>
            <w:shd w:val="clear" w:color="auto" w:fill="auto"/>
            <w:vAlign w:val="center"/>
            <w:hideMark/>
          </w:tcPr>
          <w:p w:rsidR="00A3644D" w:rsidRPr="00A5746B" w:rsidRDefault="00A3644D" w:rsidP="00A3644D">
            <w:pPr>
              <w:jc w:val="center"/>
              <w:rPr>
                <w:sz w:val="22"/>
              </w:rPr>
            </w:pPr>
            <w:r w:rsidRPr="00A5746B">
              <w:rPr>
                <w:sz w:val="22"/>
              </w:rPr>
              <w:t>Котельная (с.Елово, ул. Школьная, 11а)</w:t>
            </w:r>
          </w:p>
        </w:tc>
        <w:tc>
          <w:tcPr>
            <w:tcW w:w="768" w:type="pct"/>
            <w:shd w:val="clear" w:color="auto" w:fill="auto"/>
            <w:noWrap/>
            <w:vAlign w:val="center"/>
            <w:hideMark/>
          </w:tcPr>
          <w:p w:rsidR="00A3644D" w:rsidRPr="00A5746B" w:rsidRDefault="00A3644D" w:rsidP="00A3644D">
            <w:pPr>
              <w:jc w:val="center"/>
              <w:rPr>
                <w:rFonts w:eastAsia="Times New Roman"/>
                <w:sz w:val="20"/>
                <w:szCs w:val="20"/>
                <w:lang w:eastAsia="ru-RU"/>
              </w:rPr>
            </w:pPr>
            <w:r w:rsidRPr="00A5746B">
              <w:rPr>
                <w:rFonts w:eastAsia="Times New Roman"/>
                <w:sz w:val="20"/>
                <w:szCs w:val="20"/>
                <w:lang w:eastAsia="ru-RU"/>
              </w:rPr>
              <w:t>КВ-0,25Т (2 шт.)</w:t>
            </w:r>
          </w:p>
        </w:tc>
        <w:tc>
          <w:tcPr>
            <w:tcW w:w="600" w:type="pct"/>
            <w:shd w:val="clear" w:color="auto" w:fill="auto"/>
            <w:noWrap/>
            <w:vAlign w:val="center"/>
            <w:hideMark/>
          </w:tcPr>
          <w:p w:rsidR="00A3644D" w:rsidRPr="00A5746B" w:rsidRDefault="00A3644D" w:rsidP="00A3644D">
            <w:pPr>
              <w:jc w:val="center"/>
              <w:rPr>
                <w:rFonts w:eastAsia="Times New Roman"/>
                <w:sz w:val="20"/>
                <w:szCs w:val="20"/>
                <w:lang w:eastAsia="ru-RU"/>
              </w:rPr>
            </w:pPr>
            <w:r w:rsidRPr="00A5746B">
              <w:rPr>
                <w:rFonts w:eastAsia="Times New Roman"/>
                <w:sz w:val="20"/>
                <w:szCs w:val="20"/>
                <w:lang w:eastAsia="ru-RU"/>
              </w:rPr>
              <w:t>2015</w:t>
            </w:r>
          </w:p>
        </w:tc>
        <w:tc>
          <w:tcPr>
            <w:tcW w:w="454" w:type="pct"/>
            <w:shd w:val="clear" w:color="auto" w:fill="auto"/>
            <w:noWrap/>
            <w:vAlign w:val="center"/>
            <w:hideMark/>
          </w:tcPr>
          <w:p w:rsidR="00A3644D" w:rsidRPr="00A5746B" w:rsidRDefault="00A3644D" w:rsidP="00A3644D">
            <w:pPr>
              <w:jc w:val="center"/>
              <w:rPr>
                <w:rFonts w:eastAsia="Times New Roman"/>
                <w:sz w:val="20"/>
                <w:szCs w:val="20"/>
                <w:lang w:eastAsia="ru-RU"/>
              </w:rPr>
            </w:pPr>
            <w:r w:rsidRPr="00A5746B">
              <w:rPr>
                <w:rFonts w:eastAsia="Times New Roman"/>
                <w:sz w:val="20"/>
                <w:szCs w:val="20"/>
                <w:lang w:eastAsia="ru-RU"/>
              </w:rPr>
              <w:t>2</w:t>
            </w:r>
          </w:p>
        </w:tc>
        <w:tc>
          <w:tcPr>
            <w:tcW w:w="576" w:type="pct"/>
            <w:shd w:val="clear" w:color="auto" w:fill="auto"/>
            <w:noWrap/>
            <w:vAlign w:val="center"/>
            <w:hideMark/>
          </w:tcPr>
          <w:p w:rsidR="00A3644D" w:rsidRPr="00A5746B" w:rsidRDefault="00A3644D" w:rsidP="00A3644D">
            <w:pPr>
              <w:jc w:val="center"/>
              <w:rPr>
                <w:rFonts w:eastAsia="Times New Roman"/>
                <w:sz w:val="20"/>
                <w:szCs w:val="20"/>
                <w:lang w:eastAsia="ru-RU"/>
              </w:rPr>
            </w:pPr>
            <w:r w:rsidRPr="00A5746B">
              <w:rPr>
                <w:rFonts w:eastAsia="Times New Roman"/>
                <w:sz w:val="20"/>
                <w:szCs w:val="20"/>
                <w:lang w:eastAsia="ru-RU"/>
              </w:rPr>
              <w:t>0,44</w:t>
            </w:r>
          </w:p>
        </w:tc>
        <w:tc>
          <w:tcPr>
            <w:tcW w:w="530" w:type="pct"/>
            <w:shd w:val="clear" w:color="auto" w:fill="auto"/>
            <w:noWrap/>
            <w:vAlign w:val="center"/>
            <w:hideMark/>
          </w:tcPr>
          <w:p w:rsidR="00A3644D" w:rsidRPr="00A5746B" w:rsidRDefault="00A3644D" w:rsidP="00A3644D">
            <w:pPr>
              <w:jc w:val="center"/>
              <w:rPr>
                <w:rFonts w:eastAsia="Times New Roman"/>
                <w:sz w:val="20"/>
                <w:szCs w:val="20"/>
                <w:lang w:eastAsia="ru-RU"/>
              </w:rPr>
            </w:pPr>
          </w:p>
        </w:tc>
        <w:tc>
          <w:tcPr>
            <w:tcW w:w="512" w:type="pct"/>
            <w:shd w:val="clear" w:color="auto" w:fill="auto"/>
            <w:noWrap/>
            <w:vAlign w:val="center"/>
            <w:hideMark/>
          </w:tcPr>
          <w:p w:rsidR="00A3644D" w:rsidRPr="00A5746B" w:rsidRDefault="00A3644D" w:rsidP="00A3644D">
            <w:pPr>
              <w:jc w:val="center"/>
              <w:rPr>
                <w:rFonts w:eastAsia="Times New Roman"/>
                <w:sz w:val="20"/>
                <w:szCs w:val="20"/>
                <w:lang w:eastAsia="ru-RU"/>
              </w:rPr>
            </w:pPr>
          </w:p>
        </w:tc>
      </w:tr>
      <w:tr w:rsidR="00A3644D" w:rsidRPr="00A5746B" w:rsidTr="00504481">
        <w:tc>
          <w:tcPr>
            <w:tcW w:w="222" w:type="pct"/>
            <w:shd w:val="clear" w:color="auto" w:fill="auto"/>
            <w:noWrap/>
            <w:vAlign w:val="bottom"/>
          </w:tcPr>
          <w:p w:rsidR="00A3644D" w:rsidRPr="00A5746B" w:rsidRDefault="00693519" w:rsidP="002C34C2">
            <w:pPr>
              <w:jc w:val="left"/>
              <w:rPr>
                <w:rFonts w:eastAsia="Times New Roman"/>
                <w:sz w:val="20"/>
                <w:szCs w:val="20"/>
                <w:lang w:eastAsia="ru-RU"/>
              </w:rPr>
            </w:pPr>
            <w:r w:rsidRPr="00A5746B">
              <w:rPr>
                <w:rFonts w:eastAsia="Times New Roman"/>
                <w:sz w:val="20"/>
                <w:szCs w:val="20"/>
                <w:lang w:eastAsia="ru-RU"/>
              </w:rPr>
              <w:lastRenderedPageBreak/>
              <w:t>2.4</w:t>
            </w:r>
          </w:p>
        </w:tc>
        <w:tc>
          <w:tcPr>
            <w:tcW w:w="1338" w:type="pct"/>
            <w:shd w:val="clear" w:color="auto" w:fill="auto"/>
            <w:vAlign w:val="center"/>
            <w:hideMark/>
          </w:tcPr>
          <w:p w:rsidR="00A3644D" w:rsidRPr="00A5746B" w:rsidRDefault="00A3644D" w:rsidP="00A3644D">
            <w:pPr>
              <w:jc w:val="center"/>
              <w:rPr>
                <w:sz w:val="22"/>
              </w:rPr>
            </w:pPr>
            <w:r w:rsidRPr="00A5746B">
              <w:rPr>
                <w:sz w:val="22"/>
              </w:rPr>
              <w:t>Котельная (п.Яр, ул. Пролетарская, 14)</w:t>
            </w:r>
          </w:p>
        </w:tc>
        <w:tc>
          <w:tcPr>
            <w:tcW w:w="768" w:type="pct"/>
            <w:shd w:val="clear" w:color="auto" w:fill="auto"/>
            <w:noWrap/>
            <w:vAlign w:val="center"/>
            <w:hideMark/>
          </w:tcPr>
          <w:p w:rsidR="00A3644D" w:rsidRPr="00A5746B" w:rsidRDefault="00A3644D" w:rsidP="00A3644D">
            <w:pPr>
              <w:jc w:val="center"/>
              <w:rPr>
                <w:rFonts w:eastAsia="Times New Roman"/>
                <w:sz w:val="20"/>
                <w:szCs w:val="20"/>
                <w:lang w:eastAsia="ru-RU"/>
              </w:rPr>
            </w:pPr>
            <w:r w:rsidRPr="00A5746B">
              <w:rPr>
                <w:rFonts w:eastAsia="Times New Roman"/>
                <w:sz w:val="20"/>
                <w:szCs w:val="20"/>
                <w:lang w:eastAsia="ru-RU"/>
              </w:rPr>
              <w:t>СЛОН-50 (2шт.)</w:t>
            </w:r>
          </w:p>
        </w:tc>
        <w:tc>
          <w:tcPr>
            <w:tcW w:w="600" w:type="pct"/>
            <w:shd w:val="clear" w:color="auto" w:fill="auto"/>
            <w:noWrap/>
            <w:vAlign w:val="center"/>
            <w:hideMark/>
          </w:tcPr>
          <w:p w:rsidR="00A3644D" w:rsidRPr="00A5746B" w:rsidRDefault="00A3644D" w:rsidP="00A3644D">
            <w:pPr>
              <w:jc w:val="center"/>
              <w:rPr>
                <w:rFonts w:eastAsia="Times New Roman"/>
                <w:sz w:val="20"/>
                <w:szCs w:val="20"/>
                <w:lang w:eastAsia="ru-RU"/>
              </w:rPr>
            </w:pPr>
            <w:r w:rsidRPr="00A5746B">
              <w:rPr>
                <w:rFonts w:eastAsia="Times New Roman"/>
                <w:sz w:val="20"/>
                <w:szCs w:val="20"/>
                <w:lang w:eastAsia="ru-RU"/>
              </w:rPr>
              <w:t>2019</w:t>
            </w:r>
          </w:p>
        </w:tc>
        <w:tc>
          <w:tcPr>
            <w:tcW w:w="454" w:type="pct"/>
            <w:shd w:val="clear" w:color="auto" w:fill="auto"/>
            <w:noWrap/>
            <w:vAlign w:val="center"/>
            <w:hideMark/>
          </w:tcPr>
          <w:p w:rsidR="00A3644D" w:rsidRPr="00A5746B" w:rsidRDefault="00A3644D" w:rsidP="00A3644D">
            <w:pPr>
              <w:jc w:val="center"/>
              <w:rPr>
                <w:rFonts w:eastAsia="Times New Roman"/>
                <w:sz w:val="20"/>
                <w:szCs w:val="20"/>
                <w:lang w:eastAsia="ru-RU"/>
              </w:rPr>
            </w:pPr>
            <w:r w:rsidRPr="00A5746B">
              <w:rPr>
                <w:rFonts w:eastAsia="Times New Roman"/>
                <w:sz w:val="20"/>
                <w:szCs w:val="20"/>
                <w:lang w:eastAsia="ru-RU"/>
              </w:rPr>
              <w:t>2</w:t>
            </w:r>
          </w:p>
        </w:tc>
        <w:tc>
          <w:tcPr>
            <w:tcW w:w="576" w:type="pct"/>
            <w:shd w:val="clear" w:color="auto" w:fill="auto"/>
            <w:noWrap/>
            <w:vAlign w:val="center"/>
            <w:hideMark/>
          </w:tcPr>
          <w:p w:rsidR="00A3644D" w:rsidRPr="00A5746B" w:rsidRDefault="00A3644D" w:rsidP="00A3644D">
            <w:pPr>
              <w:jc w:val="center"/>
              <w:rPr>
                <w:rFonts w:eastAsia="Times New Roman"/>
                <w:sz w:val="20"/>
                <w:szCs w:val="20"/>
                <w:lang w:eastAsia="ru-RU"/>
              </w:rPr>
            </w:pPr>
            <w:r w:rsidRPr="00A5746B">
              <w:rPr>
                <w:rFonts w:eastAsia="Times New Roman"/>
                <w:sz w:val="20"/>
                <w:szCs w:val="20"/>
                <w:lang w:eastAsia="ru-RU"/>
              </w:rPr>
              <w:t>0,222</w:t>
            </w:r>
          </w:p>
        </w:tc>
        <w:tc>
          <w:tcPr>
            <w:tcW w:w="530" w:type="pct"/>
            <w:shd w:val="clear" w:color="auto" w:fill="auto"/>
            <w:noWrap/>
            <w:vAlign w:val="center"/>
            <w:hideMark/>
          </w:tcPr>
          <w:p w:rsidR="00A3644D" w:rsidRPr="00A5746B" w:rsidRDefault="00A3644D" w:rsidP="00A3644D">
            <w:pPr>
              <w:jc w:val="center"/>
              <w:rPr>
                <w:rFonts w:eastAsia="Times New Roman"/>
                <w:sz w:val="20"/>
                <w:szCs w:val="20"/>
                <w:lang w:eastAsia="ru-RU"/>
              </w:rPr>
            </w:pPr>
          </w:p>
        </w:tc>
        <w:tc>
          <w:tcPr>
            <w:tcW w:w="512" w:type="pct"/>
            <w:shd w:val="clear" w:color="auto" w:fill="auto"/>
            <w:noWrap/>
            <w:vAlign w:val="center"/>
            <w:hideMark/>
          </w:tcPr>
          <w:p w:rsidR="00A3644D" w:rsidRPr="00A5746B" w:rsidRDefault="00A3644D" w:rsidP="00A3644D">
            <w:pPr>
              <w:jc w:val="center"/>
              <w:rPr>
                <w:rFonts w:eastAsia="Times New Roman"/>
                <w:sz w:val="20"/>
                <w:szCs w:val="20"/>
                <w:lang w:eastAsia="ru-RU"/>
              </w:rPr>
            </w:pPr>
          </w:p>
        </w:tc>
      </w:tr>
      <w:tr w:rsidR="00504481" w:rsidRPr="00A5746B" w:rsidTr="00504481">
        <w:tc>
          <w:tcPr>
            <w:tcW w:w="222" w:type="pct"/>
            <w:shd w:val="clear" w:color="auto" w:fill="auto"/>
            <w:noWrap/>
            <w:vAlign w:val="bottom"/>
          </w:tcPr>
          <w:p w:rsidR="00504481" w:rsidRPr="00A5746B" w:rsidRDefault="00504481" w:rsidP="002C34C2">
            <w:pPr>
              <w:jc w:val="left"/>
              <w:rPr>
                <w:rFonts w:eastAsia="Times New Roman"/>
                <w:b/>
                <w:sz w:val="20"/>
                <w:szCs w:val="20"/>
                <w:lang w:eastAsia="ru-RU"/>
              </w:rPr>
            </w:pPr>
            <w:r w:rsidRPr="00A5746B">
              <w:rPr>
                <w:rFonts w:eastAsia="Times New Roman"/>
                <w:b/>
                <w:sz w:val="20"/>
                <w:szCs w:val="20"/>
                <w:lang w:eastAsia="ru-RU"/>
              </w:rPr>
              <w:t>3</w:t>
            </w:r>
          </w:p>
        </w:tc>
        <w:tc>
          <w:tcPr>
            <w:tcW w:w="1338" w:type="pct"/>
            <w:shd w:val="clear" w:color="auto" w:fill="auto"/>
            <w:vAlign w:val="center"/>
          </w:tcPr>
          <w:p w:rsidR="00504481" w:rsidRPr="00A5746B" w:rsidRDefault="00504481" w:rsidP="00A3644D">
            <w:pPr>
              <w:jc w:val="center"/>
              <w:rPr>
                <w:b/>
                <w:sz w:val="22"/>
              </w:rPr>
            </w:pPr>
            <w:r w:rsidRPr="00A5746B">
              <w:rPr>
                <w:b/>
                <w:sz w:val="22"/>
              </w:rPr>
              <w:t>Кировский территориальный участок ГДТВ</w:t>
            </w:r>
          </w:p>
        </w:tc>
        <w:tc>
          <w:tcPr>
            <w:tcW w:w="768" w:type="pct"/>
            <w:shd w:val="clear" w:color="auto" w:fill="auto"/>
            <w:noWrap/>
            <w:vAlign w:val="center"/>
          </w:tcPr>
          <w:p w:rsidR="00504481" w:rsidRPr="00A5746B" w:rsidRDefault="00504481" w:rsidP="009213D3">
            <w:pPr>
              <w:jc w:val="center"/>
              <w:rPr>
                <w:rFonts w:eastAsia="Times New Roman"/>
                <w:sz w:val="20"/>
                <w:szCs w:val="20"/>
                <w:lang w:eastAsia="ru-RU"/>
              </w:rPr>
            </w:pPr>
            <w:r>
              <w:rPr>
                <w:rFonts w:eastAsia="Times New Roman"/>
                <w:sz w:val="20"/>
                <w:szCs w:val="20"/>
                <w:lang w:eastAsia="ru-RU"/>
              </w:rPr>
              <w:t>н/д</w:t>
            </w:r>
          </w:p>
        </w:tc>
        <w:tc>
          <w:tcPr>
            <w:tcW w:w="600" w:type="pct"/>
            <w:shd w:val="clear" w:color="auto" w:fill="auto"/>
            <w:noWrap/>
            <w:vAlign w:val="center"/>
          </w:tcPr>
          <w:p w:rsidR="00504481" w:rsidRPr="00A5746B" w:rsidRDefault="00504481" w:rsidP="009213D3">
            <w:pPr>
              <w:jc w:val="center"/>
              <w:rPr>
                <w:rFonts w:eastAsia="Times New Roman"/>
                <w:sz w:val="20"/>
                <w:szCs w:val="20"/>
                <w:lang w:eastAsia="ru-RU"/>
              </w:rPr>
            </w:pPr>
            <w:r>
              <w:rPr>
                <w:rFonts w:eastAsia="Times New Roman"/>
                <w:sz w:val="20"/>
                <w:szCs w:val="20"/>
                <w:lang w:eastAsia="ru-RU"/>
              </w:rPr>
              <w:t>н/д</w:t>
            </w:r>
          </w:p>
        </w:tc>
        <w:tc>
          <w:tcPr>
            <w:tcW w:w="454" w:type="pct"/>
            <w:shd w:val="clear" w:color="auto" w:fill="auto"/>
            <w:noWrap/>
            <w:vAlign w:val="center"/>
          </w:tcPr>
          <w:p w:rsidR="00504481" w:rsidRPr="00A5746B" w:rsidRDefault="00504481" w:rsidP="009213D3">
            <w:pPr>
              <w:jc w:val="center"/>
              <w:rPr>
                <w:rFonts w:eastAsia="Times New Roman"/>
                <w:sz w:val="20"/>
                <w:szCs w:val="20"/>
                <w:lang w:eastAsia="ru-RU"/>
              </w:rPr>
            </w:pPr>
            <w:r>
              <w:rPr>
                <w:rFonts w:eastAsia="Times New Roman"/>
                <w:sz w:val="20"/>
                <w:szCs w:val="20"/>
                <w:lang w:eastAsia="ru-RU"/>
              </w:rPr>
              <w:t>н/д</w:t>
            </w:r>
          </w:p>
        </w:tc>
        <w:tc>
          <w:tcPr>
            <w:tcW w:w="576" w:type="pct"/>
            <w:shd w:val="clear" w:color="auto" w:fill="auto"/>
            <w:noWrap/>
            <w:vAlign w:val="center"/>
          </w:tcPr>
          <w:p w:rsidR="00504481" w:rsidRPr="00A5746B" w:rsidRDefault="00504481" w:rsidP="009213D3">
            <w:pPr>
              <w:jc w:val="center"/>
              <w:rPr>
                <w:rFonts w:eastAsia="Times New Roman"/>
                <w:sz w:val="20"/>
                <w:szCs w:val="20"/>
                <w:lang w:eastAsia="ru-RU"/>
              </w:rPr>
            </w:pPr>
            <w:r>
              <w:rPr>
                <w:rFonts w:eastAsia="Times New Roman"/>
                <w:sz w:val="20"/>
                <w:szCs w:val="20"/>
                <w:lang w:eastAsia="ru-RU"/>
              </w:rPr>
              <w:t>н/д</w:t>
            </w:r>
          </w:p>
        </w:tc>
        <w:tc>
          <w:tcPr>
            <w:tcW w:w="530" w:type="pct"/>
            <w:shd w:val="clear" w:color="auto" w:fill="auto"/>
            <w:noWrap/>
            <w:vAlign w:val="center"/>
          </w:tcPr>
          <w:p w:rsidR="00504481" w:rsidRPr="00A5746B" w:rsidRDefault="00504481" w:rsidP="009213D3">
            <w:pPr>
              <w:jc w:val="center"/>
              <w:rPr>
                <w:rFonts w:eastAsia="Times New Roman"/>
                <w:sz w:val="20"/>
                <w:szCs w:val="20"/>
                <w:lang w:eastAsia="ru-RU"/>
              </w:rPr>
            </w:pPr>
            <w:r>
              <w:rPr>
                <w:rFonts w:eastAsia="Times New Roman"/>
                <w:sz w:val="20"/>
                <w:szCs w:val="20"/>
                <w:lang w:eastAsia="ru-RU"/>
              </w:rPr>
              <w:t>н/д</w:t>
            </w:r>
          </w:p>
        </w:tc>
        <w:tc>
          <w:tcPr>
            <w:tcW w:w="512" w:type="pct"/>
            <w:shd w:val="clear" w:color="auto" w:fill="auto"/>
            <w:noWrap/>
            <w:vAlign w:val="center"/>
          </w:tcPr>
          <w:p w:rsidR="00504481" w:rsidRPr="00A5746B" w:rsidRDefault="00504481" w:rsidP="009213D3">
            <w:pPr>
              <w:jc w:val="center"/>
              <w:rPr>
                <w:rFonts w:eastAsia="Times New Roman"/>
                <w:sz w:val="20"/>
                <w:szCs w:val="20"/>
                <w:lang w:eastAsia="ru-RU"/>
              </w:rPr>
            </w:pPr>
            <w:r>
              <w:rPr>
                <w:rFonts w:eastAsia="Times New Roman"/>
                <w:sz w:val="20"/>
                <w:szCs w:val="20"/>
                <w:lang w:eastAsia="ru-RU"/>
              </w:rPr>
              <w:t>н/д</w:t>
            </w:r>
          </w:p>
        </w:tc>
      </w:tr>
      <w:tr w:rsidR="00504481" w:rsidRPr="00A5746B" w:rsidTr="00504481">
        <w:trPr>
          <w:trHeight w:val="344"/>
        </w:trPr>
        <w:tc>
          <w:tcPr>
            <w:tcW w:w="222" w:type="pct"/>
            <w:shd w:val="clear" w:color="auto" w:fill="auto"/>
            <w:noWrap/>
            <w:vAlign w:val="bottom"/>
          </w:tcPr>
          <w:p w:rsidR="00504481" w:rsidRPr="00A5746B" w:rsidRDefault="00504481" w:rsidP="002C34C2">
            <w:pPr>
              <w:jc w:val="left"/>
              <w:rPr>
                <w:rFonts w:eastAsia="Times New Roman"/>
                <w:sz w:val="20"/>
                <w:szCs w:val="20"/>
                <w:lang w:eastAsia="ru-RU"/>
              </w:rPr>
            </w:pPr>
            <w:r w:rsidRPr="00A5746B">
              <w:rPr>
                <w:rFonts w:eastAsia="Times New Roman"/>
                <w:sz w:val="20"/>
                <w:szCs w:val="20"/>
                <w:lang w:eastAsia="ru-RU"/>
              </w:rPr>
              <w:t>3.1</w:t>
            </w:r>
          </w:p>
        </w:tc>
        <w:tc>
          <w:tcPr>
            <w:tcW w:w="1338" w:type="pct"/>
            <w:shd w:val="clear" w:color="auto" w:fill="auto"/>
            <w:vAlign w:val="center"/>
          </w:tcPr>
          <w:p w:rsidR="00504481" w:rsidRPr="00A5746B" w:rsidRDefault="00504481" w:rsidP="00A3644D">
            <w:pPr>
              <w:jc w:val="center"/>
              <w:rPr>
                <w:sz w:val="22"/>
              </w:rPr>
            </w:pPr>
            <w:r w:rsidRPr="00A5746B">
              <w:rPr>
                <w:sz w:val="22"/>
              </w:rPr>
              <w:t>Котельная (п. Яр, пер. Яр-пост, 1-1а)</w:t>
            </w:r>
          </w:p>
        </w:tc>
        <w:tc>
          <w:tcPr>
            <w:tcW w:w="768" w:type="pct"/>
            <w:shd w:val="clear" w:color="auto" w:fill="auto"/>
            <w:noWrap/>
            <w:vAlign w:val="center"/>
          </w:tcPr>
          <w:p w:rsidR="00504481" w:rsidRPr="00A5746B" w:rsidRDefault="00504481" w:rsidP="009213D3">
            <w:pPr>
              <w:jc w:val="center"/>
              <w:rPr>
                <w:rFonts w:eastAsia="Times New Roman"/>
                <w:sz w:val="20"/>
                <w:szCs w:val="20"/>
                <w:lang w:eastAsia="ru-RU"/>
              </w:rPr>
            </w:pPr>
            <w:r>
              <w:rPr>
                <w:rFonts w:eastAsia="Times New Roman"/>
                <w:sz w:val="20"/>
                <w:szCs w:val="20"/>
                <w:lang w:eastAsia="ru-RU"/>
              </w:rPr>
              <w:t>н/д</w:t>
            </w:r>
          </w:p>
        </w:tc>
        <w:tc>
          <w:tcPr>
            <w:tcW w:w="600" w:type="pct"/>
            <w:shd w:val="clear" w:color="auto" w:fill="auto"/>
            <w:noWrap/>
            <w:vAlign w:val="center"/>
          </w:tcPr>
          <w:p w:rsidR="00504481" w:rsidRPr="00A5746B" w:rsidRDefault="00504481" w:rsidP="009213D3">
            <w:pPr>
              <w:jc w:val="center"/>
              <w:rPr>
                <w:rFonts w:eastAsia="Times New Roman"/>
                <w:sz w:val="20"/>
                <w:szCs w:val="20"/>
                <w:lang w:eastAsia="ru-RU"/>
              </w:rPr>
            </w:pPr>
            <w:r>
              <w:rPr>
                <w:rFonts w:eastAsia="Times New Roman"/>
                <w:sz w:val="20"/>
                <w:szCs w:val="20"/>
                <w:lang w:eastAsia="ru-RU"/>
              </w:rPr>
              <w:t>н/д</w:t>
            </w:r>
          </w:p>
        </w:tc>
        <w:tc>
          <w:tcPr>
            <w:tcW w:w="454" w:type="pct"/>
            <w:shd w:val="clear" w:color="auto" w:fill="auto"/>
            <w:noWrap/>
            <w:vAlign w:val="center"/>
          </w:tcPr>
          <w:p w:rsidR="00504481" w:rsidRPr="00A5746B" w:rsidRDefault="00504481" w:rsidP="009213D3">
            <w:pPr>
              <w:jc w:val="center"/>
              <w:rPr>
                <w:rFonts w:eastAsia="Times New Roman"/>
                <w:sz w:val="20"/>
                <w:szCs w:val="20"/>
                <w:lang w:eastAsia="ru-RU"/>
              </w:rPr>
            </w:pPr>
            <w:r>
              <w:rPr>
                <w:rFonts w:eastAsia="Times New Roman"/>
                <w:sz w:val="20"/>
                <w:szCs w:val="20"/>
                <w:lang w:eastAsia="ru-RU"/>
              </w:rPr>
              <w:t>н/д</w:t>
            </w:r>
          </w:p>
        </w:tc>
        <w:tc>
          <w:tcPr>
            <w:tcW w:w="576" w:type="pct"/>
            <w:shd w:val="clear" w:color="auto" w:fill="auto"/>
            <w:noWrap/>
            <w:vAlign w:val="center"/>
          </w:tcPr>
          <w:p w:rsidR="00504481" w:rsidRPr="00A5746B" w:rsidRDefault="00504481" w:rsidP="009213D3">
            <w:pPr>
              <w:jc w:val="center"/>
              <w:rPr>
                <w:rFonts w:eastAsia="Times New Roman"/>
                <w:sz w:val="20"/>
                <w:szCs w:val="20"/>
                <w:lang w:eastAsia="ru-RU"/>
              </w:rPr>
            </w:pPr>
            <w:r>
              <w:rPr>
                <w:rFonts w:eastAsia="Times New Roman"/>
                <w:sz w:val="20"/>
                <w:szCs w:val="20"/>
                <w:lang w:eastAsia="ru-RU"/>
              </w:rPr>
              <w:t>н/д</w:t>
            </w:r>
          </w:p>
        </w:tc>
        <w:tc>
          <w:tcPr>
            <w:tcW w:w="530" w:type="pct"/>
            <w:shd w:val="clear" w:color="auto" w:fill="auto"/>
            <w:noWrap/>
            <w:vAlign w:val="center"/>
          </w:tcPr>
          <w:p w:rsidR="00504481" w:rsidRPr="00A5746B" w:rsidRDefault="00504481" w:rsidP="009213D3">
            <w:pPr>
              <w:jc w:val="center"/>
              <w:rPr>
                <w:rFonts w:eastAsia="Times New Roman"/>
                <w:sz w:val="20"/>
                <w:szCs w:val="20"/>
                <w:lang w:eastAsia="ru-RU"/>
              </w:rPr>
            </w:pPr>
            <w:r>
              <w:rPr>
                <w:rFonts w:eastAsia="Times New Roman"/>
                <w:sz w:val="20"/>
                <w:szCs w:val="20"/>
                <w:lang w:eastAsia="ru-RU"/>
              </w:rPr>
              <w:t>н/д</w:t>
            </w:r>
          </w:p>
        </w:tc>
        <w:tc>
          <w:tcPr>
            <w:tcW w:w="512" w:type="pct"/>
            <w:shd w:val="clear" w:color="auto" w:fill="auto"/>
            <w:noWrap/>
            <w:vAlign w:val="center"/>
          </w:tcPr>
          <w:p w:rsidR="00504481" w:rsidRPr="00A5746B" w:rsidRDefault="00504481" w:rsidP="009213D3">
            <w:pPr>
              <w:jc w:val="center"/>
              <w:rPr>
                <w:rFonts w:eastAsia="Times New Roman"/>
                <w:sz w:val="20"/>
                <w:szCs w:val="20"/>
                <w:lang w:eastAsia="ru-RU"/>
              </w:rPr>
            </w:pPr>
            <w:r>
              <w:rPr>
                <w:rFonts w:eastAsia="Times New Roman"/>
                <w:sz w:val="20"/>
                <w:szCs w:val="20"/>
                <w:lang w:eastAsia="ru-RU"/>
              </w:rPr>
              <w:t>н/д</w:t>
            </w:r>
          </w:p>
        </w:tc>
      </w:tr>
    </w:tbl>
    <w:p w:rsidR="0017254B" w:rsidRPr="00A5746B" w:rsidRDefault="0017254B"/>
    <w:p w:rsidR="00EB04F4" w:rsidRPr="00A5746B" w:rsidRDefault="00EB04F4" w:rsidP="00EB04F4">
      <w:pPr>
        <w:pStyle w:val="Affb"/>
        <w:rPr>
          <w:szCs w:val="24"/>
        </w:rPr>
      </w:pPr>
      <w:r w:rsidRPr="00A5746B">
        <w:rPr>
          <w:szCs w:val="24"/>
        </w:rPr>
        <w:t>Оборудование источни</w:t>
      </w:r>
      <w:r w:rsidR="004634C4" w:rsidRPr="00A5746B">
        <w:rPr>
          <w:szCs w:val="24"/>
        </w:rPr>
        <w:t>ков</w:t>
      </w:r>
      <w:r w:rsidRPr="00A5746B">
        <w:rPr>
          <w:szCs w:val="24"/>
        </w:rPr>
        <w:t xml:space="preserve"> тепла, оснащено средствами измерений, технологическими защитами и сигнализацией, регулирующими приборами и контрольно-измерительной аппаратурой (далее - КИП). Основные показатели фиксируются при помощи КИП.</w:t>
      </w:r>
    </w:p>
    <w:p w:rsidR="00EB04F4" w:rsidRPr="00A5746B" w:rsidRDefault="00EB04F4" w:rsidP="00EB04F4">
      <w:pPr>
        <w:pStyle w:val="Affb"/>
        <w:rPr>
          <w:szCs w:val="24"/>
        </w:rPr>
      </w:pPr>
      <w:r w:rsidRPr="00A5746B">
        <w:rPr>
          <w:szCs w:val="24"/>
        </w:rPr>
        <w:t>На подающих трубопроводах котельной, идущих от котлов, установлена автоматическая система защиты от повышения давления сет</w:t>
      </w:r>
      <w:r w:rsidRPr="00A5746B">
        <w:rPr>
          <w:szCs w:val="24"/>
        </w:rPr>
        <w:t>е</w:t>
      </w:r>
      <w:r w:rsidRPr="00A5746B">
        <w:rPr>
          <w:szCs w:val="24"/>
        </w:rPr>
        <w:t>вой воды, реализуемая при помощи датчиков давления и двух клапанов предохранительных сбросных пружинных. Клапан защищает котлы от превышения в них давления на 10% выше номинального.</w:t>
      </w:r>
    </w:p>
    <w:p w:rsidR="00EB04F4" w:rsidRPr="00A5746B" w:rsidRDefault="00EB04F4" w:rsidP="00EB04F4">
      <w:pPr>
        <w:pStyle w:val="Affb"/>
        <w:rPr>
          <w:szCs w:val="24"/>
        </w:rPr>
      </w:pPr>
      <w:r w:rsidRPr="00A5746B">
        <w:rPr>
          <w:szCs w:val="24"/>
        </w:rPr>
        <w:t xml:space="preserve">В качестве КИП давления и температуры на трубопроводах установлены манометры и термометры. Сигнализация о внештатной работе котельного оборудования выведена на соответствующие сигнальные щиты. </w:t>
      </w:r>
    </w:p>
    <w:p w:rsidR="008512DA" w:rsidRPr="00A5746B" w:rsidRDefault="008512DA" w:rsidP="00EB04F4">
      <w:pPr>
        <w:pStyle w:val="Affb"/>
        <w:rPr>
          <w:szCs w:val="24"/>
        </w:rPr>
      </w:pPr>
      <w:r w:rsidRPr="00A5746B">
        <w:rPr>
          <w:szCs w:val="24"/>
        </w:rPr>
        <w:t>Для обеспечения качественного и надежного теплоснабжения потребителей рекомендуется рассмотреть варианты замены изношенного котельного оборудования.</w:t>
      </w:r>
    </w:p>
    <w:p w:rsidR="00513C27" w:rsidRPr="00A5746B" w:rsidRDefault="00513C27"/>
    <w:p w:rsidR="00641797" w:rsidRPr="00A5746B" w:rsidRDefault="00A734B1" w:rsidP="0006129B">
      <w:pPr>
        <w:pStyle w:val="30"/>
        <w:spacing w:line="240" w:lineRule="auto"/>
      </w:pPr>
      <w:bookmarkStart w:id="20" w:name="_Toc121588401"/>
      <w:r w:rsidRPr="00A5746B">
        <w:t>2.2</w:t>
      </w:r>
      <w:r w:rsidR="00641797" w:rsidRPr="00A5746B">
        <w:t xml:space="preserve"> </w:t>
      </w:r>
      <w:r w:rsidRPr="00A5746B">
        <w:t>П</w:t>
      </w:r>
      <w:r w:rsidR="00E800F8" w:rsidRPr="00A5746B">
        <w:t>араметры установленной тепловой мощности источника тепловой энергии, в том числе теплофикационного оборудования и теплофикационной установки</w:t>
      </w:r>
      <w:bookmarkEnd w:id="20"/>
    </w:p>
    <w:p w:rsidR="00B6059D" w:rsidRPr="00A5746B" w:rsidRDefault="00B6059D" w:rsidP="0006129B">
      <w:pPr>
        <w:ind w:firstLine="567"/>
      </w:pPr>
      <w:r w:rsidRPr="00A5746B">
        <w:t xml:space="preserve">Параметры установленной тепловой мощности (УТМ) источников тепловой энергии, ограничения тепловой мощности, располагаемой тепловой мощности (РТМ) и параметры мощности «нетто» приведены в таблице </w:t>
      </w:r>
      <w:r w:rsidR="00A84EB4" w:rsidRPr="00A5746B">
        <w:t>5</w:t>
      </w:r>
      <w:r w:rsidR="00F0314C" w:rsidRPr="00A5746B">
        <w:t>.</w:t>
      </w:r>
    </w:p>
    <w:p w:rsidR="00B6059D" w:rsidRPr="00A5746B" w:rsidRDefault="00B6059D" w:rsidP="0006129B">
      <w:pPr>
        <w:ind w:firstLine="567"/>
      </w:pPr>
    </w:p>
    <w:p w:rsidR="00B6059D" w:rsidRPr="00A5746B" w:rsidRDefault="00B6059D" w:rsidP="0006129B">
      <w:pPr>
        <w:pStyle w:val="aff9"/>
        <w:spacing w:line="240" w:lineRule="auto"/>
      </w:pPr>
      <w:r w:rsidRPr="00A5746B">
        <w:t xml:space="preserve">Таблица </w:t>
      </w:r>
      <w:r w:rsidR="008A3CE6" w:rsidRPr="00A5746B">
        <w:fldChar w:fldCharType="begin"/>
      </w:r>
      <w:r w:rsidR="006972A4" w:rsidRPr="00A5746B">
        <w:instrText xml:space="preserve"> SEQ Таблица \* ARABIC </w:instrText>
      </w:r>
      <w:r w:rsidR="008A3CE6" w:rsidRPr="00A5746B">
        <w:fldChar w:fldCharType="separate"/>
      </w:r>
      <w:r w:rsidR="00A5746B" w:rsidRPr="00A5746B">
        <w:rPr>
          <w:noProof/>
        </w:rPr>
        <w:t>5</w:t>
      </w:r>
      <w:r w:rsidR="008A3CE6" w:rsidRPr="00A5746B">
        <w:rPr>
          <w:noProof/>
        </w:rPr>
        <w:fldChar w:fldCharType="end"/>
      </w:r>
      <w:r w:rsidRPr="00A5746B">
        <w:t xml:space="preserve"> - Параметры установленной тепловой мощно</w:t>
      </w:r>
      <w:r w:rsidR="00D80208" w:rsidRPr="00A5746B">
        <w:t>сти источников тепловой энергии</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2"/>
        <w:gridCol w:w="6695"/>
        <w:gridCol w:w="1721"/>
        <w:gridCol w:w="1780"/>
        <w:gridCol w:w="2058"/>
        <w:gridCol w:w="1780"/>
      </w:tblGrid>
      <w:tr w:rsidR="00873E8F" w:rsidRPr="00A5746B" w:rsidTr="008B1F8E">
        <w:trPr>
          <w:cantSplit/>
          <w:tblHeader/>
        </w:trPr>
        <w:tc>
          <w:tcPr>
            <w:tcW w:w="254" w:type="pct"/>
            <w:vMerge w:val="restart"/>
            <w:tcBorders>
              <w:right w:val="single" w:sz="4" w:space="0" w:color="auto"/>
            </w:tcBorders>
            <w:shd w:val="clear" w:color="auto" w:fill="auto"/>
            <w:vAlign w:val="center"/>
          </w:tcPr>
          <w:p w:rsidR="00264AFC" w:rsidRPr="00A5746B" w:rsidRDefault="00264AFC" w:rsidP="0006129B">
            <w:pPr>
              <w:jc w:val="center"/>
              <w:rPr>
                <w:sz w:val="22"/>
              </w:rPr>
            </w:pPr>
            <w:r w:rsidRPr="00A5746B">
              <w:rPr>
                <w:sz w:val="22"/>
              </w:rPr>
              <w:t>№ п/п</w:t>
            </w:r>
          </w:p>
        </w:tc>
        <w:tc>
          <w:tcPr>
            <w:tcW w:w="2264" w:type="pct"/>
            <w:vMerge w:val="restart"/>
            <w:tcBorders>
              <w:left w:val="single" w:sz="4" w:space="0" w:color="auto"/>
            </w:tcBorders>
            <w:shd w:val="clear" w:color="auto" w:fill="auto"/>
            <w:vAlign w:val="center"/>
          </w:tcPr>
          <w:p w:rsidR="00264AFC" w:rsidRPr="00A5746B" w:rsidRDefault="00264AFC" w:rsidP="0006129B">
            <w:pPr>
              <w:jc w:val="left"/>
              <w:rPr>
                <w:sz w:val="22"/>
              </w:rPr>
            </w:pPr>
            <w:r w:rsidRPr="00A5746B">
              <w:rPr>
                <w:sz w:val="22"/>
              </w:rPr>
              <w:t>Наименование СЦТ</w:t>
            </w:r>
          </w:p>
        </w:tc>
        <w:tc>
          <w:tcPr>
            <w:tcW w:w="582" w:type="pct"/>
            <w:shd w:val="clear" w:color="auto" w:fill="auto"/>
            <w:vAlign w:val="center"/>
          </w:tcPr>
          <w:p w:rsidR="00264AFC" w:rsidRPr="00A5746B" w:rsidRDefault="00264AFC" w:rsidP="0006129B">
            <w:pPr>
              <w:jc w:val="center"/>
              <w:rPr>
                <w:sz w:val="22"/>
              </w:rPr>
            </w:pPr>
            <w:r w:rsidRPr="00A5746B">
              <w:rPr>
                <w:sz w:val="22"/>
              </w:rPr>
              <w:t>УТМ</w:t>
            </w:r>
          </w:p>
        </w:tc>
        <w:tc>
          <w:tcPr>
            <w:tcW w:w="602" w:type="pct"/>
            <w:shd w:val="clear" w:color="auto" w:fill="auto"/>
            <w:vAlign w:val="center"/>
          </w:tcPr>
          <w:p w:rsidR="00264AFC" w:rsidRPr="00A5746B" w:rsidRDefault="00264AFC" w:rsidP="0006129B">
            <w:pPr>
              <w:jc w:val="center"/>
              <w:rPr>
                <w:sz w:val="22"/>
              </w:rPr>
            </w:pPr>
            <w:r w:rsidRPr="00A5746B">
              <w:rPr>
                <w:sz w:val="22"/>
              </w:rPr>
              <w:t>РТМ</w:t>
            </w:r>
          </w:p>
        </w:tc>
        <w:tc>
          <w:tcPr>
            <w:tcW w:w="696" w:type="pct"/>
            <w:vAlign w:val="center"/>
          </w:tcPr>
          <w:p w:rsidR="00264AFC" w:rsidRPr="00A5746B" w:rsidRDefault="00264AFC" w:rsidP="00264AFC">
            <w:pPr>
              <w:jc w:val="center"/>
              <w:rPr>
                <w:rFonts w:eastAsia="Times New Roman"/>
                <w:sz w:val="22"/>
                <w:lang w:eastAsia="ru-RU"/>
              </w:rPr>
            </w:pPr>
            <w:r w:rsidRPr="00A5746B">
              <w:rPr>
                <w:rFonts w:eastAsia="Times New Roman"/>
                <w:sz w:val="22"/>
                <w:lang w:eastAsia="ru-RU"/>
              </w:rPr>
              <w:t>Расход тепла на собственные ну</w:t>
            </w:r>
            <w:r w:rsidRPr="00A5746B">
              <w:rPr>
                <w:rFonts w:eastAsia="Times New Roman"/>
                <w:sz w:val="22"/>
                <w:lang w:eastAsia="ru-RU"/>
              </w:rPr>
              <w:t>ж</w:t>
            </w:r>
            <w:r w:rsidRPr="00A5746B">
              <w:rPr>
                <w:rFonts w:eastAsia="Times New Roman"/>
                <w:sz w:val="22"/>
                <w:lang w:eastAsia="ru-RU"/>
              </w:rPr>
              <w:t>ды источника</w:t>
            </w:r>
          </w:p>
        </w:tc>
        <w:tc>
          <w:tcPr>
            <w:tcW w:w="602" w:type="pct"/>
            <w:vAlign w:val="center"/>
          </w:tcPr>
          <w:p w:rsidR="00264AFC" w:rsidRPr="00A5746B" w:rsidRDefault="00264AFC" w:rsidP="00C92D67">
            <w:pPr>
              <w:jc w:val="center"/>
              <w:rPr>
                <w:rFonts w:eastAsia="Times New Roman"/>
                <w:sz w:val="22"/>
                <w:lang w:eastAsia="ru-RU"/>
              </w:rPr>
            </w:pPr>
            <w:r w:rsidRPr="00A5746B">
              <w:rPr>
                <w:sz w:val="22"/>
              </w:rPr>
              <w:t>Тепловая мо</w:t>
            </w:r>
            <w:r w:rsidRPr="00A5746B">
              <w:rPr>
                <w:sz w:val="22"/>
              </w:rPr>
              <w:t>щ</w:t>
            </w:r>
            <w:r w:rsidRPr="00A5746B">
              <w:rPr>
                <w:sz w:val="22"/>
              </w:rPr>
              <w:t>ность котельной нетто</w:t>
            </w:r>
          </w:p>
        </w:tc>
      </w:tr>
      <w:tr w:rsidR="00873E8F" w:rsidRPr="00A5746B" w:rsidTr="008B1F8E">
        <w:trPr>
          <w:cantSplit/>
          <w:tblHeader/>
        </w:trPr>
        <w:tc>
          <w:tcPr>
            <w:tcW w:w="254" w:type="pct"/>
            <w:vMerge/>
            <w:tcBorders>
              <w:right w:val="single" w:sz="4" w:space="0" w:color="auto"/>
            </w:tcBorders>
            <w:shd w:val="clear" w:color="auto" w:fill="auto"/>
            <w:vAlign w:val="center"/>
          </w:tcPr>
          <w:p w:rsidR="00264AFC" w:rsidRPr="00A5746B" w:rsidRDefault="00264AFC" w:rsidP="0006129B">
            <w:pPr>
              <w:jc w:val="center"/>
              <w:rPr>
                <w:sz w:val="22"/>
              </w:rPr>
            </w:pPr>
          </w:p>
        </w:tc>
        <w:tc>
          <w:tcPr>
            <w:tcW w:w="2264" w:type="pct"/>
            <w:vMerge/>
            <w:tcBorders>
              <w:left w:val="single" w:sz="4" w:space="0" w:color="auto"/>
            </w:tcBorders>
            <w:shd w:val="clear" w:color="auto" w:fill="auto"/>
            <w:vAlign w:val="center"/>
          </w:tcPr>
          <w:p w:rsidR="00264AFC" w:rsidRPr="00A5746B" w:rsidRDefault="00264AFC" w:rsidP="0006129B">
            <w:pPr>
              <w:jc w:val="left"/>
              <w:rPr>
                <w:sz w:val="22"/>
              </w:rPr>
            </w:pPr>
          </w:p>
        </w:tc>
        <w:tc>
          <w:tcPr>
            <w:tcW w:w="582" w:type="pct"/>
            <w:shd w:val="clear" w:color="auto" w:fill="auto"/>
            <w:vAlign w:val="center"/>
          </w:tcPr>
          <w:p w:rsidR="00264AFC" w:rsidRPr="00A5746B" w:rsidRDefault="00264AFC" w:rsidP="0006129B">
            <w:pPr>
              <w:jc w:val="center"/>
              <w:rPr>
                <w:sz w:val="22"/>
              </w:rPr>
            </w:pPr>
            <w:r w:rsidRPr="00A5746B">
              <w:rPr>
                <w:sz w:val="22"/>
              </w:rPr>
              <w:t>Гкал/час</w:t>
            </w:r>
          </w:p>
        </w:tc>
        <w:tc>
          <w:tcPr>
            <w:tcW w:w="602" w:type="pct"/>
            <w:shd w:val="clear" w:color="auto" w:fill="auto"/>
            <w:vAlign w:val="center"/>
          </w:tcPr>
          <w:p w:rsidR="00264AFC" w:rsidRPr="00A5746B" w:rsidRDefault="00264AFC" w:rsidP="0006129B">
            <w:pPr>
              <w:jc w:val="center"/>
              <w:rPr>
                <w:sz w:val="22"/>
              </w:rPr>
            </w:pPr>
            <w:r w:rsidRPr="00A5746B">
              <w:rPr>
                <w:sz w:val="22"/>
              </w:rPr>
              <w:t>Гкал/час</w:t>
            </w:r>
          </w:p>
        </w:tc>
        <w:tc>
          <w:tcPr>
            <w:tcW w:w="696" w:type="pct"/>
            <w:vAlign w:val="center"/>
          </w:tcPr>
          <w:p w:rsidR="00264AFC" w:rsidRPr="00A5746B" w:rsidRDefault="00264AFC" w:rsidP="00C92D67">
            <w:pPr>
              <w:jc w:val="center"/>
              <w:rPr>
                <w:rFonts w:eastAsia="Times New Roman"/>
                <w:sz w:val="22"/>
                <w:lang w:eastAsia="ru-RU"/>
              </w:rPr>
            </w:pPr>
            <w:r w:rsidRPr="00A5746B">
              <w:rPr>
                <w:rFonts w:eastAsia="Times New Roman"/>
                <w:sz w:val="22"/>
                <w:lang w:eastAsia="ru-RU"/>
              </w:rPr>
              <w:t>Гкал/ч</w:t>
            </w:r>
          </w:p>
        </w:tc>
        <w:tc>
          <w:tcPr>
            <w:tcW w:w="602" w:type="pct"/>
            <w:vAlign w:val="center"/>
          </w:tcPr>
          <w:p w:rsidR="00264AFC" w:rsidRPr="00A5746B" w:rsidRDefault="00264AFC" w:rsidP="00C92D67">
            <w:pPr>
              <w:jc w:val="center"/>
              <w:rPr>
                <w:rFonts w:eastAsia="Times New Roman"/>
                <w:sz w:val="22"/>
                <w:lang w:eastAsia="ru-RU"/>
              </w:rPr>
            </w:pPr>
            <w:r w:rsidRPr="00A5746B">
              <w:rPr>
                <w:rFonts w:eastAsia="Times New Roman"/>
                <w:sz w:val="22"/>
                <w:lang w:eastAsia="ru-RU"/>
              </w:rPr>
              <w:t>Гкал/ч</w:t>
            </w:r>
          </w:p>
        </w:tc>
      </w:tr>
      <w:tr w:rsidR="00A3644D" w:rsidRPr="00A5746B" w:rsidTr="00A3644D">
        <w:trPr>
          <w:cantSplit/>
        </w:trPr>
        <w:tc>
          <w:tcPr>
            <w:tcW w:w="254" w:type="pct"/>
            <w:tcBorders>
              <w:right w:val="single" w:sz="4" w:space="0" w:color="auto"/>
            </w:tcBorders>
            <w:shd w:val="clear" w:color="auto" w:fill="auto"/>
            <w:vAlign w:val="center"/>
          </w:tcPr>
          <w:p w:rsidR="00A3644D" w:rsidRPr="00A5746B" w:rsidRDefault="00A3644D" w:rsidP="00DA43C6">
            <w:pPr>
              <w:pStyle w:val="ab"/>
              <w:jc w:val="center"/>
              <w:rPr>
                <w:sz w:val="22"/>
                <w:szCs w:val="22"/>
              </w:rPr>
            </w:pPr>
            <w:r w:rsidRPr="00A5746B">
              <w:rPr>
                <w:sz w:val="22"/>
                <w:szCs w:val="22"/>
              </w:rPr>
              <w:t>1</w:t>
            </w:r>
          </w:p>
        </w:tc>
        <w:tc>
          <w:tcPr>
            <w:tcW w:w="2264" w:type="pct"/>
            <w:tcBorders>
              <w:left w:val="single" w:sz="4" w:space="0" w:color="auto"/>
            </w:tcBorders>
            <w:shd w:val="clear" w:color="auto" w:fill="auto"/>
            <w:vAlign w:val="center"/>
          </w:tcPr>
          <w:p w:rsidR="00A3644D" w:rsidRPr="00A5746B" w:rsidRDefault="00A3644D">
            <w:pPr>
              <w:jc w:val="center"/>
              <w:rPr>
                <w:sz w:val="22"/>
              </w:rPr>
            </w:pPr>
            <w:r w:rsidRPr="00A5746B">
              <w:rPr>
                <w:sz w:val="22"/>
              </w:rPr>
              <w:t>Котельная (п. Яр, ул. Школьная, 6а)</w:t>
            </w:r>
          </w:p>
        </w:tc>
        <w:tc>
          <w:tcPr>
            <w:tcW w:w="582" w:type="pct"/>
            <w:shd w:val="clear" w:color="auto" w:fill="auto"/>
            <w:vAlign w:val="center"/>
          </w:tcPr>
          <w:p w:rsidR="00A3644D" w:rsidRPr="00A5746B" w:rsidRDefault="00A3644D">
            <w:pPr>
              <w:jc w:val="center"/>
              <w:rPr>
                <w:sz w:val="22"/>
              </w:rPr>
            </w:pPr>
            <w:r w:rsidRPr="00A5746B">
              <w:rPr>
                <w:sz w:val="22"/>
              </w:rPr>
              <w:t>4,440</w:t>
            </w:r>
          </w:p>
        </w:tc>
        <w:tc>
          <w:tcPr>
            <w:tcW w:w="602" w:type="pct"/>
            <w:shd w:val="clear" w:color="auto" w:fill="auto"/>
            <w:vAlign w:val="center"/>
          </w:tcPr>
          <w:p w:rsidR="00A3644D" w:rsidRPr="00A5746B" w:rsidRDefault="00A3644D">
            <w:pPr>
              <w:jc w:val="center"/>
              <w:rPr>
                <w:sz w:val="20"/>
                <w:szCs w:val="20"/>
              </w:rPr>
            </w:pPr>
            <w:r w:rsidRPr="00A5746B">
              <w:rPr>
                <w:sz w:val="20"/>
                <w:szCs w:val="20"/>
              </w:rPr>
              <w:t>4,440</w:t>
            </w:r>
          </w:p>
        </w:tc>
        <w:tc>
          <w:tcPr>
            <w:tcW w:w="696" w:type="pct"/>
            <w:vAlign w:val="bottom"/>
          </w:tcPr>
          <w:p w:rsidR="00A3644D" w:rsidRPr="00A5746B" w:rsidRDefault="00A3644D">
            <w:pPr>
              <w:jc w:val="right"/>
              <w:rPr>
                <w:rFonts w:ascii="Calibri" w:hAnsi="Calibri" w:cs="Calibri"/>
                <w:sz w:val="28"/>
                <w:szCs w:val="28"/>
              </w:rPr>
            </w:pPr>
            <w:r w:rsidRPr="00A5746B">
              <w:rPr>
                <w:rFonts w:ascii="Calibri" w:hAnsi="Calibri" w:cs="Calibri"/>
                <w:sz w:val="28"/>
                <w:szCs w:val="28"/>
              </w:rPr>
              <w:t>0,0258</w:t>
            </w:r>
          </w:p>
        </w:tc>
        <w:tc>
          <w:tcPr>
            <w:tcW w:w="602" w:type="pct"/>
            <w:vAlign w:val="center"/>
          </w:tcPr>
          <w:p w:rsidR="00A3644D" w:rsidRPr="00A5746B" w:rsidRDefault="00A3644D">
            <w:pPr>
              <w:jc w:val="center"/>
              <w:rPr>
                <w:szCs w:val="24"/>
              </w:rPr>
            </w:pPr>
            <w:r w:rsidRPr="00A5746B">
              <w:t>4,414</w:t>
            </w:r>
          </w:p>
        </w:tc>
      </w:tr>
      <w:tr w:rsidR="00A3644D" w:rsidRPr="00A5746B" w:rsidTr="00A3644D">
        <w:trPr>
          <w:cantSplit/>
        </w:trPr>
        <w:tc>
          <w:tcPr>
            <w:tcW w:w="254" w:type="pct"/>
            <w:tcBorders>
              <w:right w:val="single" w:sz="4" w:space="0" w:color="auto"/>
            </w:tcBorders>
            <w:shd w:val="clear" w:color="auto" w:fill="auto"/>
            <w:vAlign w:val="center"/>
          </w:tcPr>
          <w:p w:rsidR="00A3644D" w:rsidRPr="00A5746B" w:rsidRDefault="00A3644D" w:rsidP="00DA43C6">
            <w:pPr>
              <w:pStyle w:val="ab"/>
              <w:jc w:val="center"/>
              <w:rPr>
                <w:sz w:val="22"/>
                <w:szCs w:val="22"/>
              </w:rPr>
            </w:pPr>
            <w:r w:rsidRPr="00A5746B">
              <w:rPr>
                <w:sz w:val="22"/>
                <w:szCs w:val="22"/>
              </w:rPr>
              <w:t>2</w:t>
            </w:r>
          </w:p>
        </w:tc>
        <w:tc>
          <w:tcPr>
            <w:tcW w:w="2264" w:type="pct"/>
            <w:tcBorders>
              <w:left w:val="single" w:sz="4" w:space="0" w:color="auto"/>
            </w:tcBorders>
            <w:shd w:val="clear" w:color="auto" w:fill="auto"/>
            <w:vAlign w:val="center"/>
          </w:tcPr>
          <w:p w:rsidR="00A3644D" w:rsidRPr="00A5746B" w:rsidRDefault="00A3644D">
            <w:pPr>
              <w:jc w:val="center"/>
              <w:rPr>
                <w:sz w:val="22"/>
              </w:rPr>
            </w:pPr>
            <w:r w:rsidRPr="00A5746B">
              <w:rPr>
                <w:sz w:val="22"/>
              </w:rPr>
              <w:t>Котельная (с.Дизьмино, ул. Школьная, 26а)</w:t>
            </w:r>
          </w:p>
        </w:tc>
        <w:tc>
          <w:tcPr>
            <w:tcW w:w="582" w:type="pct"/>
            <w:shd w:val="clear" w:color="auto" w:fill="auto"/>
            <w:vAlign w:val="center"/>
          </w:tcPr>
          <w:p w:rsidR="00A3644D" w:rsidRPr="00A5746B" w:rsidRDefault="00A3644D">
            <w:pPr>
              <w:jc w:val="center"/>
              <w:rPr>
                <w:sz w:val="22"/>
              </w:rPr>
            </w:pPr>
            <w:r w:rsidRPr="00A5746B">
              <w:rPr>
                <w:sz w:val="22"/>
              </w:rPr>
              <w:t>1,080</w:t>
            </w:r>
          </w:p>
        </w:tc>
        <w:tc>
          <w:tcPr>
            <w:tcW w:w="602" w:type="pct"/>
            <w:shd w:val="clear" w:color="auto" w:fill="auto"/>
            <w:vAlign w:val="center"/>
          </w:tcPr>
          <w:p w:rsidR="00A3644D" w:rsidRPr="00A5746B" w:rsidRDefault="00A3644D">
            <w:pPr>
              <w:jc w:val="center"/>
              <w:rPr>
                <w:sz w:val="20"/>
                <w:szCs w:val="20"/>
              </w:rPr>
            </w:pPr>
            <w:r w:rsidRPr="00A5746B">
              <w:rPr>
                <w:sz w:val="20"/>
                <w:szCs w:val="20"/>
              </w:rPr>
              <w:t>1,080</w:t>
            </w:r>
          </w:p>
        </w:tc>
        <w:tc>
          <w:tcPr>
            <w:tcW w:w="696" w:type="pct"/>
            <w:vAlign w:val="bottom"/>
          </w:tcPr>
          <w:p w:rsidR="00A3644D" w:rsidRPr="00A5746B" w:rsidRDefault="00A3644D">
            <w:pPr>
              <w:jc w:val="right"/>
              <w:rPr>
                <w:rFonts w:ascii="Calibri" w:hAnsi="Calibri" w:cs="Calibri"/>
                <w:sz w:val="28"/>
                <w:szCs w:val="28"/>
              </w:rPr>
            </w:pPr>
            <w:r w:rsidRPr="00A5746B">
              <w:rPr>
                <w:rFonts w:ascii="Calibri" w:hAnsi="Calibri" w:cs="Calibri"/>
                <w:sz w:val="28"/>
                <w:szCs w:val="28"/>
              </w:rPr>
              <w:t>0,0047</w:t>
            </w:r>
          </w:p>
        </w:tc>
        <w:tc>
          <w:tcPr>
            <w:tcW w:w="602" w:type="pct"/>
            <w:vAlign w:val="center"/>
          </w:tcPr>
          <w:p w:rsidR="00A3644D" w:rsidRPr="00A5746B" w:rsidRDefault="00A3644D">
            <w:pPr>
              <w:jc w:val="center"/>
              <w:rPr>
                <w:szCs w:val="24"/>
              </w:rPr>
            </w:pPr>
            <w:r w:rsidRPr="00A5746B">
              <w:t>1,075</w:t>
            </w:r>
          </w:p>
        </w:tc>
      </w:tr>
      <w:tr w:rsidR="00A3644D" w:rsidRPr="00A5746B" w:rsidTr="00A3644D">
        <w:trPr>
          <w:cantSplit/>
        </w:trPr>
        <w:tc>
          <w:tcPr>
            <w:tcW w:w="254" w:type="pct"/>
            <w:tcBorders>
              <w:right w:val="single" w:sz="4" w:space="0" w:color="auto"/>
            </w:tcBorders>
            <w:shd w:val="clear" w:color="auto" w:fill="auto"/>
            <w:vAlign w:val="center"/>
          </w:tcPr>
          <w:p w:rsidR="00A3644D" w:rsidRPr="00A5746B" w:rsidRDefault="00A3644D" w:rsidP="00DA43C6">
            <w:pPr>
              <w:pStyle w:val="ab"/>
              <w:jc w:val="center"/>
              <w:rPr>
                <w:sz w:val="22"/>
                <w:szCs w:val="22"/>
              </w:rPr>
            </w:pPr>
            <w:r w:rsidRPr="00A5746B">
              <w:rPr>
                <w:sz w:val="22"/>
                <w:szCs w:val="22"/>
              </w:rPr>
              <w:t>3</w:t>
            </w:r>
          </w:p>
        </w:tc>
        <w:tc>
          <w:tcPr>
            <w:tcW w:w="2264" w:type="pct"/>
            <w:tcBorders>
              <w:left w:val="single" w:sz="4" w:space="0" w:color="auto"/>
            </w:tcBorders>
            <w:shd w:val="clear" w:color="auto" w:fill="auto"/>
            <w:vAlign w:val="center"/>
          </w:tcPr>
          <w:p w:rsidR="00A3644D" w:rsidRPr="00A5746B" w:rsidRDefault="00A3644D">
            <w:pPr>
              <w:jc w:val="center"/>
              <w:rPr>
                <w:sz w:val="22"/>
              </w:rPr>
            </w:pPr>
            <w:r w:rsidRPr="00A5746B">
              <w:rPr>
                <w:sz w:val="22"/>
              </w:rPr>
              <w:t>Котельная (п.Яр, ул. Советская, 1)</w:t>
            </w:r>
          </w:p>
        </w:tc>
        <w:tc>
          <w:tcPr>
            <w:tcW w:w="582" w:type="pct"/>
            <w:shd w:val="clear" w:color="auto" w:fill="auto"/>
            <w:vAlign w:val="center"/>
          </w:tcPr>
          <w:p w:rsidR="00A3644D" w:rsidRPr="00A5746B" w:rsidRDefault="00A3644D">
            <w:pPr>
              <w:jc w:val="center"/>
              <w:rPr>
                <w:sz w:val="22"/>
              </w:rPr>
            </w:pPr>
            <w:r w:rsidRPr="00A5746B">
              <w:rPr>
                <w:sz w:val="22"/>
              </w:rPr>
              <w:t>2,219</w:t>
            </w:r>
          </w:p>
        </w:tc>
        <w:tc>
          <w:tcPr>
            <w:tcW w:w="602" w:type="pct"/>
            <w:shd w:val="clear" w:color="auto" w:fill="auto"/>
            <w:vAlign w:val="center"/>
          </w:tcPr>
          <w:p w:rsidR="00A3644D" w:rsidRPr="00A5746B" w:rsidRDefault="00A3644D">
            <w:pPr>
              <w:jc w:val="center"/>
              <w:rPr>
                <w:sz w:val="20"/>
                <w:szCs w:val="20"/>
              </w:rPr>
            </w:pPr>
            <w:r w:rsidRPr="00A5746B">
              <w:rPr>
                <w:sz w:val="20"/>
                <w:szCs w:val="20"/>
              </w:rPr>
              <w:t>2,219</w:t>
            </w:r>
          </w:p>
        </w:tc>
        <w:tc>
          <w:tcPr>
            <w:tcW w:w="696" w:type="pct"/>
            <w:vAlign w:val="bottom"/>
          </w:tcPr>
          <w:p w:rsidR="00A3644D" w:rsidRPr="00A5746B" w:rsidRDefault="00A3644D">
            <w:pPr>
              <w:jc w:val="right"/>
              <w:rPr>
                <w:rFonts w:ascii="Calibri" w:hAnsi="Calibri" w:cs="Calibri"/>
                <w:sz w:val="28"/>
                <w:szCs w:val="28"/>
              </w:rPr>
            </w:pPr>
            <w:r w:rsidRPr="00A5746B">
              <w:rPr>
                <w:rFonts w:ascii="Calibri" w:hAnsi="Calibri" w:cs="Calibri"/>
                <w:sz w:val="28"/>
                <w:szCs w:val="28"/>
              </w:rPr>
              <w:t>0,0114</w:t>
            </w:r>
          </w:p>
        </w:tc>
        <w:tc>
          <w:tcPr>
            <w:tcW w:w="602" w:type="pct"/>
            <w:vAlign w:val="center"/>
          </w:tcPr>
          <w:p w:rsidR="00A3644D" w:rsidRPr="00A5746B" w:rsidRDefault="00A3644D">
            <w:pPr>
              <w:jc w:val="center"/>
              <w:rPr>
                <w:szCs w:val="24"/>
              </w:rPr>
            </w:pPr>
            <w:r w:rsidRPr="00A5746B">
              <w:t>2,208</w:t>
            </w:r>
          </w:p>
        </w:tc>
      </w:tr>
      <w:tr w:rsidR="00A3644D" w:rsidRPr="00A5746B" w:rsidTr="00A3644D">
        <w:trPr>
          <w:cantSplit/>
        </w:trPr>
        <w:tc>
          <w:tcPr>
            <w:tcW w:w="254" w:type="pct"/>
            <w:tcBorders>
              <w:right w:val="single" w:sz="4" w:space="0" w:color="auto"/>
            </w:tcBorders>
            <w:shd w:val="clear" w:color="auto" w:fill="auto"/>
            <w:vAlign w:val="center"/>
          </w:tcPr>
          <w:p w:rsidR="00A3644D" w:rsidRPr="00A5746B" w:rsidRDefault="00A3644D" w:rsidP="00DA43C6">
            <w:pPr>
              <w:pStyle w:val="ab"/>
              <w:jc w:val="center"/>
              <w:rPr>
                <w:sz w:val="22"/>
                <w:szCs w:val="22"/>
              </w:rPr>
            </w:pPr>
            <w:r w:rsidRPr="00A5746B">
              <w:rPr>
                <w:sz w:val="22"/>
                <w:szCs w:val="22"/>
              </w:rPr>
              <w:t>4</w:t>
            </w:r>
          </w:p>
        </w:tc>
        <w:tc>
          <w:tcPr>
            <w:tcW w:w="2264" w:type="pct"/>
            <w:tcBorders>
              <w:left w:val="single" w:sz="4" w:space="0" w:color="auto"/>
            </w:tcBorders>
            <w:shd w:val="clear" w:color="auto" w:fill="auto"/>
            <w:vAlign w:val="center"/>
          </w:tcPr>
          <w:p w:rsidR="00A3644D" w:rsidRPr="00A5746B" w:rsidRDefault="00A3644D">
            <w:pPr>
              <w:jc w:val="center"/>
              <w:rPr>
                <w:sz w:val="22"/>
              </w:rPr>
            </w:pPr>
            <w:r w:rsidRPr="00A5746B">
              <w:rPr>
                <w:sz w:val="22"/>
              </w:rPr>
              <w:t>Котельная (с.Пудем, ул. Гагарина, 2а)</w:t>
            </w:r>
          </w:p>
        </w:tc>
        <w:tc>
          <w:tcPr>
            <w:tcW w:w="582" w:type="pct"/>
            <w:shd w:val="clear" w:color="auto" w:fill="auto"/>
            <w:vAlign w:val="center"/>
          </w:tcPr>
          <w:p w:rsidR="00A3644D" w:rsidRPr="00A5746B" w:rsidRDefault="00A3644D">
            <w:pPr>
              <w:jc w:val="center"/>
              <w:rPr>
                <w:szCs w:val="24"/>
              </w:rPr>
            </w:pPr>
            <w:r w:rsidRPr="00A5746B">
              <w:t>4,623</w:t>
            </w:r>
          </w:p>
        </w:tc>
        <w:tc>
          <w:tcPr>
            <w:tcW w:w="602" w:type="pct"/>
            <w:shd w:val="clear" w:color="auto" w:fill="auto"/>
            <w:vAlign w:val="center"/>
          </w:tcPr>
          <w:p w:rsidR="00A3644D" w:rsidRPr="00A5746B" w:rsidRDefault="00A3644D">
            <w:pPr>
              <w:jc w:val="center"/>
              <w:rPr>
                <w:sz w:val="20"/>
                <w:szCs w:val="20"/>
              </w:rPr>
            </w:pPr>
            <w:r w:rsidRPr="00A5746B">
              <w:rPr>
                <w:sz w:val="20"/>
                <w:szCs w:val="20"/>
              </w:rPr>
              <w:t>4,623</w:t>
            </w:r>
          </w:p>
        </w:tc>
        <w:tc>
          <w:tcPr>
            <w:tcW w:w="696" w:type="pct"/>
            <w:vAlign w:val="bottom"/>
          </w:tcPr>
          <w:p w:rsidR="00A3644D" w:rsidRPr="00A5746B" w:rsidRDefault="00A3644D">
            <w:pPr>
              <w:jc w:val="right"/>
              <w:rPr>
                <w:rFonts w:ascii="Calibri" w:hAnsi="Calibri" w:cs="Calibri"/>
                <w:sz w:val="28"/>
                <w:szCs w:val="28"/>
              </w:rPr>
            </w:pPr>
            <w:r w:rsidRPr="00A5746B">
              <w:rPr>
                <w:rFonts w:ascii="Calibri" w:hAnsi="Calibri" w:cs="Calibri"/>
                <w:sz w:val="28"/>
                <w:szCs w:val="28"/>
              </w:rPr>
              <w:t>0,0298</w:t>
            </w:r>
          </w:p>
        </w:tc>
        <w:tc>
          <w:tcPr>
            <w:tcW w:w="602" w:type="pct"/>
            <w:vAlign w:val="center"/>
          </w:tcPr>
          <w:p w:rsidR="00A3644D" w:rsidRPr="00A5746B" w:rsidRDefault="00A3644D">
            <w:pPr>
              <w:jc w:val="center"/>
              <w:rPr>
                <w:szCs w:val="24"/>
              </w:rPr>
            </w:pPr>
            <w:r w:rsidRPr="00A5746B">
              <w:t>4,593</w:t>
            </w:r>
          </w:p>
        </w:tc>
      </w:tr>
      <w:tr w:rsidR="00A3644D" w:rsidRPr="00A5746B" w:rsidTr="00A3644D">
        <w:trPr>
          <w:cantSplit/>
        </w:trPr>
        <w:tc>
          <w:tcPr>
            <w:tcW w:w="254" w:type="pct"/>
            <w:tcBorders>
              <w:right w:val="single" w:sz="4" w:space="0" w:color="auto"/>
            </w:tcBorders>
            <w:shd w:val="clear" w:color="auto" w:fill="auto"/>
            <w:vAlign w:val="center"/>
          </w:tcPr>
          <w:p w:rsidR="00A3644D" w:rsidRPr="00A5746B" w:rsidRDefault="00A3644D" w:rsidP="00DA43C6">
            <w:pPr>
              <w:pStyle w:val="ab"/>
              <w:jc w:val="center"/>
              <w:rPr>
                <w:sz w:val="22"/>
                <w:szCs w:val="22"/>
              </w:rPr>
            </w:pPr>
            <w:r w:rsidRPr="00A5746B">
              <w:rPr>
                <w:sz w:val="22"/>
                <w:szCs w:val="22"/>
              </w:rPr>
              <w:t>5</w:t>
            </w:r>
          </w:p>
        </w:tc>
        <w:tc>
          <w:tcPr>
            <w:tcW w:w="2264" w:type="pct"/>
            <w:tcBorders>
              <w:left w:val="single" w:sz="4" w:space="0" w:color="auto"/>
            </w:tcBorders>
            <w:shd w:val="clear" w:color="auto" w:fill="auto"/>
            <w:vAlign w:val="center"/>
          </w:tcPr>
          <w:p w:rsidR="00A3644D" w:rsidRPr="00A5746B" w:rsidRDefault="00A3644D">
            <w:pPr>
              <w:jc w:val="center"/>
              <w:rPr>
                <w:sz w:val="22"/>
              </w:rPr>
            </w:pPr>
            <w:r w:rsidRPr="00A5746B">
              <w:rPr>
                <w:sz w:val="22"/>
              </w:rPr>
              <w:t>Котельная (п.Яр, ул. Ф.Васильева, 6а)</w:t>
            </w:r>
          </w:p>
        </w:tc>
        <w:tc>
          <w:tcPr>
            <w:tcW w:w="582" w:type="pct"/>
            <w:shd w:val="clear" w:color="auto" w:fill="auto"/>
            <w:vAlign w:val="center"/>
          </w:tcPr>
          <w:p w:rsidR="00A3644D" w:rsidRPr="00A5746B" w:rsidRDefault="00A3644D">
            <w:pPr>
              <w:jc w:val="center"/>
              <w:rPr>
                <w:szCs w:val="24"/>
              </w:rPr>
            </w:pPr>
            <w:r w:rsidRPr="00A5746B">
              <w:t>3,698</w:t>
            </w:r>
          </w:p>
        </w:tc>
        <w:tc>
          <w:tcPr>
            <w:tcW w:w="602" w:type="pct"/>
            <w:shd w:val="clear" w:color="auto" w:fill="auto"/>
            <w:vAlign w:val="center"/>
          </w:tcPr>
          <w:p w:rsidR="00A3644D" w:rsidRPr="00A5746B" w:rsidRDefault="00A3644D">
            <w:pPr>
              <w:jc w:val="center"/>
              <w:rPr>
                <w:sz w:val="20"/>
                <w:szCs w:val="20"/>
              </w:rPr>
            </w:pPr>
            <w:r w:rsidRPr="00A5746B">
              <w:rPr>
                <w:sz w:val="20"/>
                <w:szCs w:val="20"/>
              </w:rPr>
              <w:t>3,698</w:t>
            </w:r>
          </w:p>
        </w:tc>
        <w:tc>
          <w:tcPr>
            <w:tcW w:w="696" w:type="pct"/>
            <w:vAlign w:val="bottom"/>
          </w:tcPr>
          <w:p w:rsidR="00A3644D" w:rsidRPr="00A5746B" w:rsidRDefault="00A3644D">
            <w:pPr>
              <w:jc w:val="right"/>
              <w:rPr>
                <w:rFonts w:ascii="Calibri" w:hAnsi="Calibri" w:cs="Calibri"/>
                <w:sz w:val="22"/>
              </w:rPr>
            </w:pPr>
            <w:r w:rsidRPr="00A5746B">
              <w:rPr>
                <w:rFonts w:ascii="Calibri" w:hAnsi="Calibri" w:cs="Calibri"/>
                <w:sz w:val="22"/>
              </w:rPr>
              <w:t>0,0255</w:t>
            </w:r>
          </w:p>
        </w:tc>
        <w:tc>
          <w:tcPr>
            <w:tcW w:w="602" w:type="pct"/>
            <w:vAlign w:val="center"/>
          </w:tcPr>
          <w:p w:rsidR="00A3644D" w:rsidRPr="00A5746B" w:rsidRDefault="00A3644D">
            <w:pPr>
              <w:jc w:val="center"/>
              <w:rPr>
                <w:szCs w:val="24"/>
              </w:rPr>
            </w:pPr>
            <w:r w:rsidRPr="00A5746B">
              <w:t>3,673</w:t>
            </w:r>
          </w:p>
        </w:tc>
      </w:tr>
      <w:tr w:rsidR="00A3644D" w:rsidRPr="00A5746B" w:rsidTr="00A3644D">
        <w:trPr>
          <w:cantSplit/>
        </w:trPr>
        <w:tc>
          <w:tcPr>
            <w:tcW w:w="254" w:type="pct"/>
            <w:tcBorders>
              <w:right w:val="single" w:sz="4" w:space="0" w:color="auto"/>
            </w:tcBorders>
            <w:shd w:val="clear" w:color="auto" w:fill="auto"/>
            <w:vAlign w:val="center"/>
          </w:tcPr>
          <w:p w:rsidR="00A3644D" w:rsidRPr="00A5746B" w:rsidRDefault="00A3644D" w:rsidP="00DA43C6">
            <w:pPr>
              <w:pStyle w:val="ab"/>
              <w:jc w:val="center"/>
              <w:rPr>
                <w:sz w:val="22"/>
                <w:szCs w:val="22"/>
              </w:rPr>
            </w:pPr>
            <w:r w:rsidRPr="00A5746B">
              <w:rPr>
                <w:sz w:val="22"/>
                <w:szCs w:val="22"/>
              </w:rPr>
              <w:t>6</w:t>
            </w:r>
          </w:p>
        </w:tc>
        <w:tc>
          <w:tcPr>
            <w:tcW w:w="2264" w:type="pct"/>
            <w:tcBorders>
              <w:left w:val="single" w:sz="4" w:space="0" w:color="auto"/>
            </w:tcBorders>
            <w:shd w:val="clear" w:color="auto" w:fill="auto"/>
            <w:vAlign w:val="center"/>
          </w:tcPr>
          <w:p w:rsidR="00A3644D" w:rsidRPr="00A5746B" w:rsidRDefault="00A3644D">
            <w:pPr>
              <w:jc w:val="center"/>
              <w:rPr>
                <w:sz w:val="22"/>
              </w:rPr>
            </w:pPr>
            <w:r w:rsidRPr="00A5746B">
              <w:rPr>
                <w:sz w:val="22"/>
              </w:rPr>
              <w:t>Котельная (п.Яр, ул. Ф.Васильева, 29а)</w:t>
            </w:r>
          </w:p>
        </w:tc>
        <w:tc>
          <w:tcPr>
            <w:tcW w:w="582" w:type="pct"/>
            <w:shd w:val="clear" w:color="auto" w:fill="auto"/>
            <w:vAlign w:val="center"/>
          </w:tcPr>
          <w:p w:rsidR="00A3644D" w:rsidRPr="00A5746B" w:rsidRDefault="00A3644D">
            <w:pPr>
              <w:jc w:val="center"/>
              <w:rPr>
                <w:szCs w:val="24"/>
              </w:rPr>
            </w:pPr>
            <w:r w:rsidRPr="00A5746B">
              <w:t>3,328</w:t>
            </w:r>
          </w:p>
        </w:tc>
        <w:tc>
          <w:tcPr>
            <w:tcW w:w="602" w:type="pct"/>
            <w:shd w:val="clear" w:color="auto" w:fill="auto"/>
            <w:vAlign w:val="center"/>
          </w:tcPr>
          <w:p w:rsidR="00A3644D" w:rsidRPr="00A5746B" w:rsidRDefault="00A3644D">
            <w:pPr>
              <w:jc w:val="center"/>
              <w:rPr>
                <w:sz w:val="20"/>
                <w:szCs w:val="20"/>
              </w:rPr>
            </w:pPr>
            <w:r w:rsidRPr="00A5746B">
              <w:rPr>
                <w:sz w:val="20"/>
                <w:szCs w:val="20"/>
              </w:rPr>
              <w:t>3,328</w:t>
            </w:r>
          </w:p>
        </w:tc>
        <w:tc>
          <w:tcPr>
            <w:tcW w:w="696" w:type="pct"/>
            <w:vAlign w:val="bottom"/>
          </w:tcPr>
          <w:p w:rsidR="00A3644D" w:rsidRPr="00A5746B" w:rsidRDefault="00A3644D">
            <w:pPr>
              <w:jc w:val="right"/>
              <w:rPr>
                <w:rFonts w:ascii="Calibri" w:hAnsi="Calibri" w:cs="Calibri"/>
                <w:sz w:val="22"/>
              </w:rPr>
            </w:pPr>
            <w:r w:rsidRPr="00A5746B">
              <w:rPr>
                <w:rFonts w:ascii="Calibri" w:hAnsi="Calibri" w:cs="Calibri"/>
                <w:sz w:val="22"/>
              </w:rPr>
              <w:t>0,0284</w:t>
            </w:r>
          </w:p>
        </w:tc>
        <w:tc>
          <w:tcPr>
            <w:tcW w:w="602" w:type="pct"/>
            <w:vAlign w:val="center"/>
          </w:tcPr>
          <w:p w:rsidR="00A3644D" w:rsidRPr="00A5746B" w:rsidRDefault="00A3644D">
            <w:pPr>
              <w:jc w:val="center"/>
              <w:rPr>
                <w:szCs w:val="24"/>
              </w:rPr>
            </w:pPr>
            <w:r w:rsidRPr="00A5746B">
              <w:t>3,300</w:t>
            </w:r>
          </w:p>
        </w:tc>
      </w:tr>
      <w:tr w:rsidR="00A3644D" w:rsidRPr="00A5746B" w:rsidTr="00A3644D">
        <w:trPr>
          <w:cantSplit/>
        </w:trPr>
        <w:tc>
          <w:tcPr>
            <w:tcW w:w="254" w:type="pct"/>
            <w:tcBorders>
              <w:right w:val="single" w:sz="4" w:space="0" w:color="auto"/>
            </w:tcBorders>
            <w:shd w:val="clear" w:color="auto" w:fill="auto"/>
            <w:vAlign w:val="center"/>
          </w:tcPr>
          <w:p w:rsidR="00A3644D" w:rsidRPr="00A5746B" w:rsidRDefault="00A3644D" w:rsidP="00DA43C6">
            <w:pPr>
              <w:pStyle w:val="ab"/>
              <w:jc w:val="center"/>
              <w:rPr>
                <w:sz w:val="22"/>
                <w:szCs w:val="22"/>
              </w:rPr>
            </w:pPr>
            <w:r w:rsidRPr="00A5746B">
              <w:rPr>
                <w:sz w:val="22"/>
                <w:szCs w:val="22"/>
              </w:rPr>
              <w:t>7</w:t>
            </w:r>
          </w:p>
        </w:tc>
        <w:tc>
          <w:tcPr>
            <w:tcW w:w="2264" w:type="pct"/>
            <w:tcBorders>
              <w:left w:val="single" w:sz="4" w:space="0" w:color="auto"/>
            </w:tcBorders>
            <w:shd w:val="clear" w:color="auto" w:fill="auto"/>
            <w:vAlign w:val="center"/>
          </w:tcPr>
          <w:p w:rsidR="00A3644D" w:rsidRPr="00A5746B" w:rsidRDefault="00A3644D">
            <w:pPr>
              <w:jc w:val="center"/>
              <w:rPr>
                <w:sz w:val="22"/>
              </w:rPr>
            </w:pPr>
            <w:r w:rsidRPr="00A5746B">
              <w:rPr>
                <w:sz w:val="22"/>
              </w:rPr>
              <w:t>Котельная (д.Зюино, ул. Школьная, 77а)</w:t>
            </w:r>
          </w:p>
        </w:tc>
        <w:tc>
          <w:tcPr>
            <w:tcW w:w="582" w:type="pct"/>
            <w:shd w:val="clear" w:color="auto" w:fill="auto"/>
            <w:vAlign w:val="center"/>
          </w:tcPr>
          <w:p w:rsidR="00A3644D" w:rsidRPr="00A5746B" w:rsidRDefault="00A3644D">
            <w:pPr>
              <w:jc w:val="center"/>
              <w:rPr>
                <w:szCs w:val="24"/>
              </w:rPr>
            </w:pPr>
            <w:r w:rsidRPr="00A5746B">
              <w:t>0,250</w:t>
            </w:r>
          </w:p>
        </w:tc>
        <w:tc>
          <w:tcPr>
            <w:tcW w:w="602" w:type="pct"/>
            <w:shd w:val="clear" w:color="auto" w:fill="auto"/>
            <w:vAlign w:val="center"/>
          </w:tcPr>
          <w:p w:rsidR="00A3644D" w:rsidRPr="00A5746B" w:rsidRDefault="00A3644D">
            <w:pPr>
              <w:jc w:val="center"/>
              <w:rPr>
                <w:sz w:val="20"/>
                <w:szCs w:val="20"/>
              </w:rPr>
            </w:pPr>
            <w:r w:rsidRPr="00A5746B">
              <w:rPr>
                <w:sz w:val="20"/>
                <w:szCs w:val="20"/>
              </w:rPr>
              <w:t>0,250</w:t>
            </w:r>
          </w:p>
        </w:tc>
        <w:tc>
          <w:tcPr>
            <w:tcW w:w="696" w:type="pct"/>
            <w:vAlign w:val="bottom"/>
          </w:tcPr>
          <w:p w:rsidR="00A3644D" w:rsidRPr="00A5746B" w:rsidRDefault="00A3644D">
            <w:pPr>
              <w:jc w:val="right"/>
              <w:rPr>
                <w:rFonts w:ascii="Calibri" w:hAnsi="Calibri" w:cs="Calibri"/>
                <w:sz w:val="22"/>
              </w:rPr>
            </w:pPr>
            <w:r w:rsidRPr="00A5746B">
              <w:rPr>
                <w:rFonts w:ascii="Calibri" w:hAnsi="Calibri" w:cs="Calibri"/>
                <w:sz w:val="22"/>
              </w:rPr>
              <w:t>0,0025</w:t>
            </w:r>
          </w:p>
        </w:tc>
        <w:tc>
          <w:tcPr>
            <w:tcW w:w="602" w:type="pct"/>
            <w:vAlign w:val="center"/>
          </w:tcPr>
          <w:p w:rsidR="00A3644D" w:rsidRPr="00A5746B" w:rsidRDefault="00A3644D">
            <w:pPr>
              <w:jc w:val="center"/>
              <w:rPr>
                <w:szCs w:val="24"/>
              </w:rPr>
            </w:pPr>
            <w:r w:rsidRPr="00A5746B">
              <w:t>0,248</w:t>
            </w:r>
          </w:p>
        </w:tc>
      </w:tr>
      <w:tr w:rsidR="00A3644D" w:rsidRPr="00A5746B" w:rsidTr="00A3644D">
        <w:trPr>
          <w:cantSplit/>
        </w:trPr>
        <w:tc>
          <w:tcPr>
            <w:tcW w:w="254" w:type="pct"/>
            <w:tcBorders>
              <w:right w:val="single" w:sz="4" w:space="0" w:color="auto"/>
            </w:tcBorders>
            <w:shd w:val="clear" w:color="auto" w:fill="auto"/>
            <w:vAlign w:val="center"/>
          </w:tcPr>
          <w:p w:rsidR="00A3644D" w:rsidRPr="00A5746B" w:rsidRDefault="00A3644D" w:rsidP="00DA43C6">
            <w:pPr>
              <w:pStyle w:val="ab"/>
              <w:jc w:val="center"/>
              <w:rPr>
                <w:sz w:val="22"/>
                <w:szCs w:val="22"/>
              </w:rPr>
            </w:pPr>
            <w:r w:rsidRPr="00A5746B">
              <w:rPr>
                <w:sz w:val="22"/>
                <w:szCs w:val="22"/>
              </w:rPr>
              <w:t>8</w:t>
            </w:r>
          </w:p>
        </w:tc>
        <w:tc>
          <w:tcPr>
            <w:tcW w:w="2264" w:type="pct"/>
            <w:tcBorders>
              <w:left w:val="single" w:sz="4" w:space="0" w:color="auto"/>
            </w:tcBorders>
            <w:shd w:val="clear" w:color="auto" w:fill="auto"/>
            <w:vAlign w:val="center"/>
          </w:tcPr>
          <w:p w:rsidR="00A3644D" w:rsidRPr="00A5746B" w:rsidRDefault="00A3644D">
            <w:pPr>
              <w:jc w:val="center"/>
              <w:rPr>
                <w:sz w:val="22"/>
              </w:rPr>
            </w:pPr>
            <w:r w:rsidRPr="00A5746B">
              <w:rPr>
                <w:sz w:val="22"/>
              </w:rPr>
              <w:t>Котельная (д.Бачумово, ул. Школьная, 17а)</w:t>
            </w:r>
          </w:p>
        </w:tc>
        <w:tc>
          <w:tcPr>
            <w:tcW w:w="582" w:type="pct"/>
            <w:shd w:val="clear" w:color="auto" w:fill="auto"/>
            <w:vAlign w:val="center"/>
          </w:tcPr>
          <w:p w:rsidR="00A3644D" w:rsidRPr="00A5746B" w:rsidRDefault="00A3644D">
            <w:pPr>
              <w:jc w:val="center"/>
              <w:rPr>
                <w:szCs w:val="24"/>
              </w:rPr>
            </w:pPr>
            <w:r w:rsidRPr="00A5746B">
              <w:t>0,680</w:t>
            </w:r>
          </w:p>
        </w:tc>
        <w:tc>
          <w:tcPr>
            <w:tcW w:w="602" w:type="pct"/>
            <w:shd w:val="clear" w:color="auto" w:fill="auto"/>
            <w:vAlign w:val="center"/>
          </w:tcPr>
          <w:p w:rsidR="00A3644D" w:rsidRPr="00A5746B" w:rsidRDefault="00A3644D">
            <w:pPr>
              <w:jc w:val="center"/>
              <w:rPr>
                <w:sz w:val="20"/>
                <w:szCs w:val="20"/>
              </w:rPr>
            </w:pPr>
            <w:r w:rsidRPr="00A5746B">
              <w:rPr>
                <w:sz w:val="20"/>
                <w:szCs w:val="20"/>
              </w:rPr>
              <w:t>0,680</w:t>
            </w:r>
          </w:p>
        </w:tc>
        <w:tc>
          <w:tcPr>
            <w:tcW w:w="696" w:type="pct"/>
            <w:vAlign w:val="bottom"/>
          </w:tcPr>
          <w:p w:rsidR="00A3644D" w:rsidRPr="00A5746B" w:rsidRDefault="00A3644D">
            <w:pPr>
              <w:jc w:val="right"/>
              <w:rPr>
                <w:rFonts w:ascii="Calibri" w:hAnsi="Calibri" w:cs="Calibri"/>
                <w:sz w:val="22"/>
              </w:rPr>
            </w:pPr>
            <w:r w:rsidRPr="00A5746B">
              <w:rPr>
                <w:rFonts w:ascii="Calibri" w:hAnsi="Calibri" w:cs="Calibri"/>
                <w:sz w:val="22"/>
              </w:rPr>
              <w:t>0,0030</w:t>
            </w:r>
          </w:p>
        </w:tc>
        <w:tc>
          <w:tcPr>
            <w:tcW w:w="602" w:type="pct"/>
            <w:vAlign w:val="center"/>
          </w:tcPr>
          <w:p w:rsidR="00A3644D" w:rsidRPr="00A5746B" w:rsidRDefault="00A3644D">
            <w:pPr>
              <w:jc w:val="center"/>
              <w:rPr>
                <w:szCs w:val="24"/>
              </w:rPr>
            </w:pPr>
            <w:r w:rsidRPr="00A5746B">
              <w:t>0,677</w:t>
            </w:r>
          </w:p>
        </w:tc>
      </w:tr>
      <w:tr w:rsidR="00A3644D" w:rsidRPr="00A5746B" w:rsidTr="00A3644D">
        <w:trPr>
          <w:cantSplit/>
        </w:trPr>
        <w:tc>
          <w:tcPr>
            <w:tcW w:w="254" w:type="pct"/>
            <w:tcBorders>
              <w:right w:val="single" w:sz="4" w:space="0" w:color="auto"/>
            </w:tcBorders>
            <w:shd w:val="clear" w:color="auto" w:fill="auto"/>
            <w:vAlign w:val="center"/>
          </w:tcPr>
          <w:p w:rsidR="00A3644D" w:rsidRPr="00A5746B" w:rsidRDefault="00A3644D" w:rsidP="00DA43C6">
            <w:pPr>
              <w:pStyle w:val="ab"/>
              <w:jc w:val="center"/>
              <w:rPr>
                <w:sz w:val="22"/>
                <w:szCs w:val="22"/>
              </w:rPr>
            </w:pPr>
            <w:r w:rsidRPr="00A5746B">
              <w:rPr>
                <w:sz w:val="22"/>
                <w:szCs w:val="22"/>
              </w:rPr>
              <w:t>9</w:t>
            </w:r>
          </w:p>
        </w:tc>
        <w:tc>
          <w:tcPr>
            <w:tcW w:w="2264" w:type="pct"/>
            <w:tcBorders>
              <w:left w:val="single" w:sz="4" w:space="0" w:color="auto"/>
            </w:tcBorders>
            <w:shd w:val="clear" w:color="auto" w:fill="auto"/>
            <w:vAlign w:val="center"/>
          </w:tcPr>
          <w:p w:rsidR="00A3644D" w:rsidRPr="00A5746B" w:rsidRDefault="00A3644D">
            <w:pPr>
              <w:jc w:val="center"/>
              <w:rPr>
                <w:sz w:val="22"/>
              </w:rPr>
            </w:pPr>
            <w:r w:rsidRPr="00A5746B">
              <w:rPr>
                <w:sz w:val="22"/>
              </w:rPr>
              <w:t>Котельная (д. Ворца, ул. Чапаевская, 66)</w:t>
            </w:r>
          </w:p>
        </w:tc>
        <w:tc>
          <w:tcPr>
            <w:tcW w:w="582" w:type="pct"/>
            <w:shd w:val="clear" w:color="auto" w:fill="auto"/>
            <w:vAlign w:val="center"/>
          </w:tcPr>
          <w:p w:rsidR="00A3644D" w:rsidRPr="00A5746B" w:rsidRDefault="00A3644D">
            <w:pPr>
              <w:jc w:val="center"/>
              <w:rPr>
                <w:szCs w:val="24"/>
              </w:rPr>
            </w:pPr>
            <w:r w:rsidRPr="00A5746B">
              <w:t>0,440</w:t>
            </w:r>
          </w:p>
        </w:tc>
        <w:tc>
          <w:tcPr>
            <w:tcW w:w="602" w:type="pct"/>
            <w:shd w:val="clear" w:color="auto" w:fill="auto"/>
            <w:vAlign w:val="center"/>
          </w:tcPr>
          <w:p w:rsidR="00A3644D" w:rsidRPr="00A5746B" w:rsidRDefault="00A3644D">
            <w:pPr>
              <w:jc w:val="center"/>
              <w:rPr>
                <w:sz w:val="20"/>
                <w:szCs w:val="20"/>
              </w:rPr>
            </w:pPr>
            <w:r w:rsidRPr="00A5746B">
              <w:rPr>
                <w:sz w:val="20"/>
                <w:szCs w:val="20"/>
              </w:rPr>
              <w:t>0,440</w:t>
            </w:r>
          </w:p>
        </w:tc>
        <w:tc>
          <w:tcPr>
            <w:tcW w:w="696" w:type="pct"/>
            <w:vAlign w:val="bottom"/>
          </w:tcPr>
          <w:p w:rsidR="00A3644D" w:rsidRPr="00A5746B" w:rsidRDefault="00A3644D">
            <w:pPr>
              <w:jc w:val="right"/>
              <w:rPr>
                <w:rFonts w:ascii="Calibri" w:hAnsi="Calibri" w:cs="Calibri"/>
                <w:sz w:val="22"/>
              </w:rPr>
            </w:pPr>
            <w:r w:rsidRPr="00A5746B">
              <w:rPr>
                <w:rFonts w:ascii="Calibri" w:hAnsi="Calibri" w:cs="Calibri"/>
                <w:sz w:val="22"/>
              </w:rPr>
              <w:t>0,0026</w:t>
            </w:r>
          </w:p>
        </w:tc>
        <w:tc>
          <w:tcPr>
            <w:tcW w:w="602" w:type="pct"/>
            <w:vAlign w:val="center"/>
          </w:tcPr>
          <w:p w:rsidR="00A3644D" w:rsidRPr="00A5746B" w:rsidRDefault="00A3644D">
            <w:pPr>
              <w:jc w:val="center"/>
              <w:rPr>
                <w:szCs w:val="24"/>
              </w:rPr>
            </w:pPr>
            <w:r w:rsidRPr="00A5746B">
              <w:t>0,437</w:t>
            </w:r>
          </w:p>
        </w:tc>
      </w:tr>
      <w:tr w:rsidR="00A3644D" w:rsidRPr="00A5746B" w:rsidTr="00A3644D">
        <w:trPr>
          <w:cantSplit/>
        </w:trPr>
        <w:tc>
          <w:tcPr>
            <w:tcW w:w="254" w:type="pct"/>
            <w:tcBorders>
              <w:right w:val="single" w:sz="4" w:space="0" w:color="auto"/>
            </w:tcBorders>
            <w:shd w:val="clear" w:color="auto" w:fill="auto"/>
            <w:vAlign w:val="center"/>
          </w:tcPr>
          <w:p w:rsidR="00A3644D" w:rsidRPr="00A5746B" w:rsidRDefault="00A3644D" w:rsidP="00DA43C6">
            <w:pPr>
              <w:pStyle w:val="ab"/>
              <w:jc w:val="center"/>
              <w:rPr>
                <w:sz w:val="22"/>
                <w:szCs w:val="22"/>
              </w:rPr>
            </w:pPr>
            <w:r w:rsidRPr="00A5746B">
              <w:rPr>
                <w:sz w:val="22"/>
                <w:szCs w:val="22"/>
              </w:rPr>
              <w:lastRenderedPageBreak/>
              <w:t>10</w:t>
            </w:r>
          </w:p>
        </w:tc>
        <w:tc>
          <w:tcPr>
            <w:tcW w:w="2264" w:type="pct"/>
            <w:tcBorders>
              <w:left w:val="single" w:sz="4" w:space="0" w:color="auto"/>
            </w:tcBorders>
            <w:shd w:val="clear" w:color="auto" w:fill="auto"/>
            <w:vAlign w:val="center"/>
          </w:tcPr>
          <w:p w:rsidR="00A3644D" w:rsidRPr="00A5746B" w:rsidRDefault="00A3644D">
            <w:pPr>
              <w:jc w:val="center"/>
              <w:rPr>
                <w:sz w:val="22"/>
              </w:rPr>
            </w:pPr>
            <w:r w:rsidRPr="00A5746B">
              <w:rPr>
                <w:sz w:val="22"/>
              </w:rPr>
              <w:t>Котельная (с.Укан, ул. Советская, 15б)</w:t>
            </w:r>
          </w:p>
        </w:tc>
        <w:tc>
          <w:tcPr>
            <w:tcW w:w="582" w:type="pct"/>
            <w:shd w:val="clear" w:color="auto" w:fill="auto"/>
            <w:vAlign w:val="center"/>
          </w:tcPr>
          <w:p w:rsidR="00A3644D" w:rsidRPr="00A5746B" w:rsidRDefault="00A3644D">
            <w:pPr>
              <w:jc w:val="center"/>
              <w:rPr>
                <w:szCs w:val="24"/>
              </w:rPr>
            </w:pPr>
            <w:r w:rsidRPr="00A5746B">
              <w:t>0,440</w:t>
            </w:r>
          </w:p>
        </w:tc>
        <w:tc>
          <w:tcPr>
            <w:tcW w:w="602" w:type="pct"/>
            <w:shd w:val="clear" w:color="auto" w:fill="auto"/>
            <w:vAlign w:val="center"/>
          </w:tcPr>
          <w:p w:rsidR="00A3644D" w:rsidRPr="00A5746B" w:rsidRDefault="00A3644D">
            <w:pPr>
              <w:jc w:val="center"/>
              <w:rPr>
                <w:sz w:val="20"/>
                <w:szCs w:val="20"/>
              </w:rPr>
            </w:pPr>
            <w:r w:rsidRPr="00A5746B">
              <w:rPr>
                <w:sz w:val="20"/>
                <w:szCs w:val="20"/>
              </w:rPr>
              <w:t>0,440</w:t>
            </w:r>
          </w:p>
        </w:tc>
        <w:tc>
          <w:tcPr>
            <w:tcW w:w="696" w:type="pct"/>
            <w:vAlign w:val="bottom"/>
          </w:tcPr>
          <w:p w:rsidR="00A3644D" w:rsidRPr="00A5746B" w:rsidRDefault="00A3644D">
            <w:pPr>
              <w:jc w:val="right"/>
              <w:rPr>
                <w:rFonts w:ascii="Calibri" w:hAnsi="Calibri" w:cs="Calibri"/>
                <w:sz w:val="22"/>
              </w:rPr>
            </w:pPr>
            <w:r w:rsidRPr="00A5746B">
              <w:rPr>
                <w:rFonts w:ascii="Calibri" w:hAnsi="Calibri" w:cs="Calibri"/>
                <w:sz w:val="22"/>
              </w:rPr>
              <w:t>0,0028</w:t>
            </w:r>
          </w:p>
        </w:tc>
        <w:tc>
          <w:tcPr>
            <w:tcW w:w="602" w:type="pct"/>
            <w:vAlign w:val="center"/>
          </w:tcPr>
          <w:p w:rsidR="00A3644D" w:rsidRPr="00A5746B" w:rsidRDefault="00A3644D">
            <w:pPr>
              <w:jc w:val="center"/>
              <w:rPr>
                <w:szCs w:val="24"/>
              </w:rPr>
            </w:pPr>
            <w:r w:rsidRPr="00A5746B">
              <w:t>0,437</w:t>
            </w:r>
          </w:p>
        </w:tc>
      </w:tr>
      <w:tr w:rsidR="00A3644D" w:rsidRPr="00A5746B" w:rsidTr="00A3644D">
        <w:trPr>
          <w:cantSplit/>
        </w:trPr>
        <w:tc>
          <w:tcPr>
            <w:tcW w:w="254" w:type="pct"/>
            <w:tcBorders>
              <w:right w:val="single" w:sz="4" w:space="0" w:color="auto"/>
            </w:tcBorders>
            <w:shd w:val="clear" w:color="auto" w:fill="auto"/>
            <w:vAlign w:val="center"/>
          </w:tcPr>
          <w:p w:rsidR="00A3644D" w:rsidRPr="00A5746B" w:rsidRDefault="00A3644D" w:rsidP="00DA43C6">
            <w:pPr>
              <w:pStyle w:val="ab"/>
              <w:jc w:val="center"/>
              <w:rPr>
                <w:sz w:val="22"/>
                <w:szCs w:val="22"/>
              </w:rPr>
            </w:pPr>
            <w:r w:rsidRPr="00A5746B">
              <w:rPr>
                <w:sz w:val="22"/>
                <w:szCs w:val="22"/>
              </w:rPr>
              <w:t>11</w:t>
            </w:r>
          </w:p>
        </w:tc>
        <w:tc>
          <w:tcPr>
            <w:tcW w:w="2264" w:type="pct"/>
            <w:tcBorders>
              <w:left w:val="single" w:sz="4" w:space="0" w:color="auto"/>
            </w:tcBorders>
            <w:shd w:val="clear" w:color="auto" w:fill="auto"/>
            <w:vAlign w:val="center"/>
          </w:tcPr>
          <w:p w:rsidR="00A3644D" w:rsidRPr="00A5746B" w:rsidRDefault="00A3644D">
            <w:pPr>
              <w:jc w:val="center"/>
              <w:rPr>
                <w:sz w:val="22"/>
              </w:rPr>
            </w:pPr>
            <w:r w:rsidRPr="00A5746B">
              <w:rPr>
                <w:sz w:val="22"/>
              </w:rPr>
              <w:t>Котельная (п. Яр, ул. Ворошилова, 10ж)</w:t>
            </w:r>
          </w:p>
        </w:tc>
        <w:tc>
          <w:tcPr>
            <w:tcW w:w="582" w:type="pct"/>
            <w:shd w:val="clear" w:color="auto" w:fill="auto"/>
            <w:vAlign w:val="center"/>
          </w:tcPr>
          <w:p w:rsidR="00A3644D" w:rsidRPr="00A5746B" w:rsidRDefault="00A3644D">
            <w:pPr>
              <w:jc w:val="center"/>
              <w:rPr>
                <w:szCs w:val="24"/>
              </w:rPr>
            </w:pPr>
            <w:r w:rsidRPr="00A5746B">
              <w:t>3,430</w:t>
            </w:r>
          </w:p>
        </w:tc>
        <w:tc>
          <w:tcPr>
            <w:tcW w:w="602" w:type="pct"/>
            <w:shd w:val="clear" w:color="auto" w:fill="auto"/>
            <w:vAlign w:val="center"/>
          </w:tcPr>
          <w:p w:rsidR="00A3644D" w:rsidRPr="00A5746B" w:rsidRDefault="00A3644D">
            <w:pPr>
              <w:jc w:val="center"/>
              <w:rPr>
                <w:sz w:val="20"/>
                <w:szCs w:val="20"/>
              </w:rPr>
            </w:pPr>
            <w:r w:rsidRPr="00A5746B">
              <w:rPr>
                <w:sz w:val="20"/>
                <w:szCs w:val="20"/>
              </w:rPr>
              <w:t>3,430</w:t>
            </w:r>
          </w:p>
        </w:tc>
        <w:tc>
          <w:tcPr>
            <w:tcW w:w="696" w:type="pct"/>
            <w:vAlign w:val="bottom"/>
          </w:tcPr>
          <w:p w:rsidR="00A3644D" w:rsidRPr="00A5746B" w:rsidRDefault="00A3644D">
            <w:pPr>
              <w:jc w:val="right"/>
              <w:rPr>
                <w:rFonts w:ascii="Calibri" w:hAnsi="Calibri" w:cs="Calibri"/>
                <w:sz w:val="22"/>
              </w:rPr>
            </w:pPr>
            <w:r w:rsidRPr="00A5746B">
              <w:rPr>
                <w:rFonts w:ascii="Calibri" w:hAnsi="Calibri" w:cs="Calibri"/>
                <w:sz w:val="22"/>
              </w:rPr>
              <w:t>0,0137</w:t>
            </w:r>
          </w:p>
        </w:tc>
        <w:tc>
          <w:tcPr>
            <w:tcW w:w="602" w:type="pct"/>
            <w:vAlign w:val="center"/>
          </w:tcPr>
          <w:p w:rsidR="00A3644D" w:rsidRPr="00A5746B" w:rsidRDefault="00A3644D">
            <w:pPr>
              <w:jc w:val="center"/>
              <w:rPr>
                <w:szCs w:val="24"/>
              </w:rPr>
            </w:pPr>
            <w:r w:rsidRPr="00A5746B">
              <w:t>3,416</w:t>
            </w:r>
          </w:p>
        </w:tc>
      </w:tr>
      <w:tr w:rsidR="00A3644D" w:rsidRPr="00A5746B" w:rsidTr="00A3644D">
        <w:trPr>
          <w:cantSplit/>
        </w:trPr>
        <w:tc>
          <w:tcPr>
            <w:tcW w:w="254" w:type="pct"/>
            <w:tcBorders>
              <w:right w:val="single" w:sz="4" w:space="0" w:color="auto"/>
            </w:tcBorders>
            <w:shd w:val="clear" w:color="auto" w:fill="auto"/>
            <w:vAlign w:val="center"/>
          </w:tcPr>
          <w:p w:rsidR="00A3644D" w:rsidRPr="00A5746B" w:rsidRDefault="00A3644D" w:rsidP="00DA43C6">
            <w:pPr>
              <w:pStyle w:val="ab"/>
              <w:jc w:val="center"/>
              <w:rPr>
                <w:sz w:val="22"/>
                <w:szCs w:val="22"/>
              </w:rPr>
            </w:pPr>
            <w:r w:rsidRPr="00A5746B">
              <w:rPr>
                <w:sz w:val="22"/>
                <w:szCs w:val="22"/>
              </w:rPr>
              <w:t>12</w:t>
            </w:r>
          </w:p>
        </w:tc>
        <w:tc>
          <w:tcPr>
            <w:tcW w:w="2264" w:type="pct"/>
            <w:tcBorders>
              <w:left w:val="single" w:sz="4" w:space="0" w:color="auto"/>
            </w:tcBorders>
            <w:shd w:val="clear" w:color="auto" w:fill="auto"/>
            <w:vAlign w:val="center"/>
          </w:tcPr>
          <w:p w:rsidR="00A3644D" w:rsidRPr="00A5746B" w:rsidRDefault="00A3644D">
            <w:pPr>
              <w:jc w:val="center"/>
              <w:rPr>
                <w:sz w:val="22"/>
              </w:rPr>
            </w:pPr>
            <w:r w:rsidRPr="00A5746B">
              <w:rPr>
                <w:sz w:val="22"/>
              </w:rPr>
              <w:t>Котельная (д.Бармашур, ул. Советская, 42а)</w:t>
            </w:r>
          </w:p>
        </w:tc>
        <w:tc>
          <w:tcPr>
            <w:tcW w:w="582" w:type="pct"/>
            <w:shd w:val="clear" w:color="auto" w:fill="auto"/>
            <w:vAlign w:val="center"/>
          </w:tcPr>
          <w:p w:rsidR="00A3644D" w:rsidRPr="00A5746B" w:rsidRDefault="00A3644D">
            <w:pPr>
              <w:jc w:val="center"/>
              <w:rPr>
                <w:szCs w:val="24"/>
              </w:rPr>
            </w:pPr>
            <w:r w:rsidRPr="00A5746B">
              <w:t>0,447</w:t>
            </w:r>
          </w:p>
        </w:tc>
        <w:tc>
          <w:tcPr>
            <w:tcW w:w="602" w:type="pct"/>
            <w:shd w:val="clear" w:color="auto" w:fill="auto"/>
            <w:vAlign w:val="center"/>
          </w:tcPr>
          <w:p w:rsidR="00A3644D" w:rsidRPr="00A5746B" w:rsidRDefault="00A3644D">
            <w:pPr>
              <w:jc w:val="center"/>
              <w:rPr>
                <w:sz w:val="20"/>
                <w:szCs w:val="20"/>
              </w:rPr>
            </w:pPr>
            <w:r w:rsidRPr="00A5746B">
              <w:rPr>
                <w:sz w:val="20"/>
                <w:szCs w:val="20"/>
              </w:rPr>
              <w:t>0,447</w:t>
            </w:r>
          </w:p>
        </w:tc>
        <w:tc>
          <w:tcPr>
            <w:tcW w:w="696" w:type="pct"/>
            <w:vAlign w:val="bottom"/>
          </w:tcPr>
          <w:p w:rsidR="00A3644D" w:rsidRPr="00A5746B" w:rsidRDefault="00A3644D">
            <w:pPr>
              <w:jc w:val="right"/>
              <w:rPr>
                <w:rFonts w:ascii="Calibri" w:hAnsi="Calibri" w:cs="Calibri"/>
                <w:sz w:val="22"/>
              </w:rPr>
            </w:pPr>
            <w:r w:rsidRPr="00A5746B">
              <w:rPr>
                <w:rFonts w:ascii="Calibri" w:hAnsi="Calibri" w:cs="Calibri"/>
                <w:sz w:val="22"/>
              </w:rPr>
              <w:t>0,0033</w:t>
            </w:r>
          </w:p>
        </w:tc>
        <w:tc>
          <w:tcPr>
            <w:tcW w:w="602" w:type="pct"/>
            <w:vAlign w:val="center"/>
          </w:tcPr>
          <w:p w:rsidR="00A3644D" w:rsidRPr="00A5746B" w:rsidRDefault="00A3644D">
            <w:pPr>
              <w:jc w:val="center"/>
              <w:rPr>
                <w:szCs w:val="24"/>
              </w:rPr>
            </w:pPr>
            <w:r w:rsidRPr="00A5746B">
              <w:t>0,444</w:t>
            </w:r>
          </w:p>
        </w:tc>
      </w:tr>
      <w:tr w:rsidR="00A3644D" w:rsidRPr="00A5746B" w:rsidTr="00A3644D">
        <w:trPr>
          <w:cantSplit/>
        </w:trPr>
        <w:tc>
          <w:tcPr>
            <w:tcW w:w="254" w:type="pct"/>
            <w:tcBorders>
              <w:right w:val="single" w:sz="4" w:space="0" w:color="auto"/>
            </w:tcBorders>
            <w:shd w:val="clear" w:color="auto" w:fill="auto"/>
            <w:vAlign w:val="center"/>
          </w:tcPr>
          <w:p w:rsidR="00A3644D" w:rsidRPr="00A5746B" w:rsidRDefault="00A3644D" w:rsidP="00DA43C6">
            <w:pPr>
              <w:pStyle w:val="ab"/>
              <w:jc w:val="center"/>
              <w:rPr>
                <w:sz w:val="22"/>
                <w:szCs w:val="22"/>
              </w:rPr>
            </w:pPr>
            <w:r w:rsidRPr="00A5746B">
              <w:rPr>
                <w:sz w:val="22"/>
                <w:szCs w:val="22"/>
              </w:rPr>
              <w:t>13</w:t>
            </w:r>
          </w:p>
        </w:tc>
        <w:tc>
          <w:tcPr>
            <w:tcW w:w="2264" w:type="pct"/>
            <w:tcBorders>
              <w:left w:val="single" w:sz="4" w:space="0" w:color="auto"/>
            </w:tcBorders>
            <w:shd w:val="clear" w:color="auto" w:fill="auto"/>
            <w:vAlign w:val="center"/>
          </w:tcPr>
          <w:p w:rsidR="00A3644D" w:rsidRPr="00A5746B" w:rsidRDefault="00A3644D">
            <w:pPr>
              <w:jc w:val="center"/>
              <w:rPr>
                <w:sz w:val="22"/>
              </w:rPr>
            </w:pPr>
            <w:r w:rsidRPr="00A5746B">
              <w:rPr>
                <w:sz w:val="22"/>
              </w:rPr>
              <w:t>Котельная (п.Яр, ул. Вокзальная, 21Б)</w:t>
            </w:r>
          </w:p>
        </w:tc>
        <w:tc>
          <w:tcPr>
            <w:tcW w:w="582" w:type="pct"/>
            <w:shd w:val="clear" w:color="auto" w:fill="auto"/>
            <w:vAlign w:val="center"/>
          </w:tcPr>
          <w:p w:rsidR="00A3644D" w:rsidRPr="00A5746B" w:rsidRDefault="00A3644D">
            <w:pPr>
              <w:jc w:val="center"/>
              <w:rPr>
                <w:szCs w:val="24"/>
              </w:rPr>
            </w:pPr>
            <w:r w:rsidRPr="00A5746B">
              <w:t>0,043</w:t>
            </w:r>
          </w:p>
        </w:tc>
        <w:tc>
          <w:tcPr>
            <w:tcW w:w="602" w:type="pct"/>
            <w:shd w:val="clear" w:color="auto" w:fill="auto"/>
            <w:vAlign w:val="center"/>
          </w:tcPr>
          <w:p w:rsidR="00A3644D" w:rsidRPr="00A5746B" w:rsidRDefault="00A3644D">
            <w:pPr>
              <w:jc w:val="center"/>
              <w:rPr>
                <w:sz w:val="20"/>
                <w:szCs w:val="20"/>
              </w:rPr>
            </w:pPr>
            <w:r w:rsidRPr="00A5746B">
              <w:rPr>
                <w:sz w:val="20"/>
                <w:szCs w:val="20"/>
              </w:rPr>
              <w:t>0,043</w:t>
            </w:r>
          </w:p>
        </w:tc>
        <w:tc>
          <w:tcPr>
            <w:tcW w:w="696" w:type="pct"/>
            <w:vAlign w:val="bottom"/>
          </w:tcPr>
          <w:p w:rsidR="00A3644D" w:rsidRPr="00A5746B" w:rsidRDefault="00A3644D">
            <w:pPr>
              <w:jc w:val="right"/>
              <w:rPr>
                <w:rFonts w:ascii="Calibri" w:hAnsi="Calibri" w:cs="Calibri"/>
                <w:sz w:val="22"/>
              </w:rPr>
            </w:pPr>
            <w:r w:rsidRPr="00A5746B">
              <w:rPr>
                <w:rFonts w:ascii="Calibri" w:hAnsi="Calibri" w:cs="Calibri"/>
                <w:sz w:val="22"/>
              </w:rPr>
              <w:t>0,0004</w:t>
            </w:r>
          </w:p>
        </w:tc>
        <w:tc>
          <w:tcPr>
            <w:tcW w:w="602" w:type="pct"/>
            <w:vAlign w:val="center"/>
          </w:tcPr>
          <w:p w:rsidR="00A3644D" w:rsidRPr="00A5746B" w:rsidRDefault="00A3644D">
            <w:pPr>
              <w:jc w:val="center"/>
              <w:rPr>
                <w:szCs w:val="24"/>
              </w:rPr>
            </w:pPr>
            <w:r w:rsidRPr="00A5746B">
              <w:t>0,043</w:t>
            </w:r>
          </w:p>
        </w:tc>
      </w:tr>
      <w:tr w:rsidR="00A3644D" w:rsidRPr="00A5746B" w:rsidTr="00A3644D">
        <w:trPr>
          <w:cantSplit/>
        </w:trPr>
        <w:tc>
          <w:tcPr>
            <w:tcW w:w="254" w:type="pct"/>
            <w:tcBorders>
              <w:right w:val="single" w:sz="4" w:space="0" w:color="auto"/>
            </w:tcBorders>
            <w:shd w:val="clear" w:color="auto" w:fill="auto"/>
            <w:vAlign w:val="center"/>
          </w:tcPr>
          <w:p w:rsidR="00A3644D" w:rsidRPr="00A5746B" w:rsidRDefault="00A3644D" w:rsidP="00DA43C6">
            <w:pPr>
              <w:pStyle w:val="ab"/>
              <w:jc w:val="center"/>
              <w:rPr>
                <w:sz w:val="22"/>
                <w:szCs w:val="22"/>
              </w:rPr>
            </w:pPr>
            <w:r w:rsidRPr="00A5746B">
              <w:rPr>
                <w:sz w:val="22"/>
                <w:szCs w:val="22"/>
              </w:rPr>
              <w:t>14</w:t>
            </w:r>
          </w:p>
        </w:tc>
        <w:tc>
          <w:tcPr>
            <w:tcW w:w="2264" w:type="pct"/>
            <w:tcBorders>
              <w:left w:val="single" w:sz="4" w:space="0" w:color="auto"/>
            </w:tcBorders>
            <w:shd w:val="clear" w:color="auto" w:fill="auto"/>
            <w:vAlign w:val="center"/>
          </w:tcPr>
          <w:p w:rsidR="00A3644D" w:rsidRPr="00A5746B" w:rsidRDefault="00A3644D">
            <w:pPr>
              <w:jc w:val="center"/>
              <w:rPr>
                <w:sz w:val="22"/>
              </w:rPr>
            </w:pPr>
            <w:r w:rsidRPr="00A5746B">
              <w:rPr>
                <w:sz w:val="22"/>
              </w:rPr>
              <w:t>Котельная (п.Яр, ул. Горького, 23)</w:t>
            </w:r>
          </w:p>
        </w:tc>
        <w:tc>
          <w:tcPr>
            <w:tcW w:w="582" w:type="pct"/>
            <w:shd w:val="clear" w:color="auto" w:fill="auto"/>
            <w:vAlign w:val="center"/>
          </w:tcPr>
          <w:p w:rsidR="00A3644D" w:rsidRPr="00A5746B" w:rsidRDefault="00A3644D">
            <w:pPr>
              <w:jc w:val="right"/>
              <w:rPr>
                <w:sz w:val="20"/>
                <w:szCs w:val="20"/>
              </w:rPr>
            </w:pPr>
            <w:r w:rsidRPr="00A5746B">
              <w:rPr>
                <w:sz w:val="20"/>
                <w:szCs w:val="20"/>
              </w:rPr>
              <w:t>0,258</w:t>
            </w:r>
          </w:p>
        </w:tc>
        <w:tc>
          <w:tcPr>
            <w:tcW w:w="602" w:type="pct"/>
            <w:shd w:val="clear" w:color="auto" w:fill="auto"/>
            <w:vAlign w:val="center"/>
          </w:tcPr>
          <w:p w:rsidR="00A3644D" w:rsidRPr="00A5746B" w:rsidRDefault="00A3644D">
            <w:pPr>
              <w:jc w:val="center"/>
              <w:rPr>
                <w:sz w:val="20"/>
                <w:szCs w:val="20"/>
              </w:rPr>
            </w:pPr>
            <w:r w:rsidRPr="00A5746B">
              <w:rPr>
                <w:sz w:val="20"/>
                <w:szCs w:val="20"/>
              </w:rPr>
              <w:t>0,258</w:t>
            </w:r>
          </w:p>
        </w:tc>
        <w:tc>
          <w:tcPr>
            <w:tcW w:w="696" w:type="pct"/>
            <w:vAlign w:val="bottom"/>
          </w:tcPr>
          <w:p w:rsidR="00A3644D" w:rsidRPr="00A5746B" w:rsidRDefault="00A3644D">
            <w:pPr>
              <w:jc w:val="right"/>
              <w:rPr>
                <w:rFonts w:ascii="Calibri" w:hAnsi="Calibri" w:cs="Calibri"/>
                <w:sz w:val="22"/>
              </w:rPr>
            </w:pPr>
            <w:r w:rsidRPr="00A5746B">
              <w:rPr>
                <w:rFonts w:ascii="Calibri" w:hAnsi="Calibri" w:cs="Calibri"/>
                <w:sz w:val="22"/>
              </w:rPr>
              <w:t>0,0021</w:t>
            </w:r>
          </w:p>
        </w:tc>
        <w:tc>
          <w:tcPr>
            <w:tcW w:w="602" w:type="pct"/>
            <w:vAlign w:val="center"/>
          </w:tcPr>
          <w:p w:rsidR="00A3644D" w:rsidRPr="00A5746B" w:rsidRDefault="00A3644D">
            <w:pPr>
              <w:jc w:val="center"/>
              <w:rPr>
                <w:szCs w:val="24"/>
              </w:rPr>
            </w:pPr>
            <w:r w:rsidRPr="00A5746B">
              <w:t>0,256</w:t>
            </w:r>
          </w:p>
        </w:tc>
      </w:tr>
      <w:tr w:rsidR="00A3644D" w:rsidRPr="00A5746B" w:rsidTr="00A3644D">
        <w:trPr>
          <w:cantSplit/>
        </w:trPr>
        <w:tc>
          <w:tcPr>
            <w:tcW w:w="254" w:type="pct"/>
            <w:tcBorders>
              <w:right w:val="single" w:sz="4" w:space="0" w:color="auto"/>
            </w:tcBorders>
            <w:shd w:val="clear" w:color="auto" w:fill="auto"/>
            <w:vAlign w:val="center"/>
          </w:tcPr>
          <w:p w:rsidR="00A3644D" w:rsidRPr="00A5746B" w:rsidRDefault="00A3644D" w:rsidP="00DA43C6">
            <w:pPr>
              <w:pStyle w:val="ab"/>
              <w:jc w:val="center"/>
              <w:rPr>
                <w:sz w:val="22"/>
                <w:szCs w:val="22"/>
              </w:rPr>
            </w:pPr>
            <w:r w:rsidRPr="00A5746B">
              <w:rPr>
                <w:sz w:val="22"/>
                <w:szCs w:val="22"/>
              </w:rPr>
              <w:t>15</w:t>
            </w:r>
          </w:p>
        </w:tc>
        <w:tc>
          <w:tcPr>
            <w:tcW w:w="2264" w:type="pct"/>
            <w:tcBorders>
              <w:left w:val="single" w:sz="4" w:space="0" w:color="auto"/>
            </w:tcBorders>
            <w:shd w:val="clear" w:color="auto" w:fill="auto"/>
            <w:vAlign w:val="center"/>
          </w:tcPr>
          <w:p w:rsidR="00A3644D" w:rsidRPr="00A5746B" w:rsidRDefault="00504481">
            <w:pPr>
              <w:jc w:val="center"/>
              <w:rPr>
                <w:sz w:val="22"/>
              </w:rPr>
            </w:pPr>
            <w:r>
              <w:rPr>
                <w:sz w:val="22"/>
              </w:rPr>
              <w:t>Котельная</w:t>
            </w:r>
            <w:r w:rsidR="00A3644D" w:rsidRPr="00A5746B">
              <w:rPr>
                <w:sz w:val="22"/>
              </w:rPr>
              <w:t xml:space="preserve"> (с.Пудем, ул. Горького, 49а, А)</w:t>
            </w:r>
          </w:p>
        </w:tc>
        <w:tc>
          <w:tcPr>
            <w:tcW w:w="582" w:type="pct"/>
            <w:shd w:val="clear" w:color="auto" w:fill="auto"/>
            <w:vAlign w:val="center"/>
          </w:tcPr>
          <w:p w:rsidR="00A3644D" w:rsidRPr="00A5746B" w:rsidRDefault="00A3644D">
            <w:pPr>
              <w:jc w:val="center"/>
              <w:rPr>
                <w:sz w:val="20"/>
                <w:szCs w:val="20"/>
              </w:rPr>
            </w:pPr>
            <w:r w:rsidRPr="00A5746B">
              <w:rPr>
                <w:sz w:val="20"/>
                <w:szCs w:val="20"/>
              </w:rPr>
              <w:t>0,17</w:t>
            </w:r>
          </w:p>
        </w:tc>
        <w:tc>
          <w:tcPr>
            <w:tcW w:w="602" w:type="pct"/>
            <w:shd w:val="clear" w:color="auto" w:fill="auto"/>
            <w:vAlign w:val="center"/>
          </w:tcPr>
          <w:p w:rsidR="00A3644D" w:rsidRPr="00A5746B" w:rsidRDefault="00A3644D">
            <w:pPr>
              <w:jc w:val="center"/>
              <w:rPr>
                <w:sz w:val="20"/>
                <w:szCs w:val="20"/>
              </w:rPr>
            </w:pPr>
            <w:r w:rsidRPr="00A5746B">
              <w:rPr>
                <w:sz w:val="20"/>
                <w:szCs w:val="20"/>
              </w:rPr>
              <w:t>0,170</w:t>
            </w:r>
          </w:p>
        </w:tc>
        <w:tc>
          <w:tcPr>
            <w:tcW w:w="696" w:type="pct"/>
            <w:vAlign w:val="bottom"/>
          </w:tcPr>
          <w:p w:rsidR="00A3644D" w:rsidRPr="00A5746B" w:rsidRDefault="00A3644D">
            <w:pPr>
              <w:jc w:val="right"/>
              <w:rPr>
                <w:rFonts w:ascii="Calibri" w:hAnsi="Calibri" w:cs="Calibri"/>
                <w:sz w:val="22"/>
              </w:rPr>
            </w:pPr>
            <w:r w:rsidRPr="00A5746B">
              <w:rPr>
                <w:rFonts w:ascii="Calibri" w:hAnsi="Calibri" w:cs="Calibri"/>
                <w:sz w:val="22"/>
              </w:rPr>
              <w:t>0,0048</w:t>
            </w:r>
          </w:p>
        </w:tc>
        <w:tc>
          <w:tcPr>
            <w:tcW w:w="602" w:type="pct"/>
            <w:vAlign w:val="center"/>
          </w:tcPr>
          <w:p w:rsidR="00A3644D" w:rsidRPr="00A5746B" w:rsidRDefault="00A3644D">
            <w:pPr>
              <w:jc w:val="center"/>
              <w:rPr>
                <w:szCs w:val="24"/>
              </w:rPr>
            </w:pPr>
            <w:r w:rsidRPr="00A5746B">
              <w:t>0,165</w:t>
            </w:r>
          </w:p>
        </w:tc>
      </w:tr>
      <w:tr w:rsidR="00A3644D" w:rsidRPr="00A5746B" w:rsidTr="00A3644D">
        <w:trPr>
          <w:cantSplit/>
        </w:trPr>
        <w:tc>
          <w:tcPr>
            <w:tcW w:w="254" w:type="pct"/>
            <w:tcBorders>
              <w:right w:val="single" w:sz="4" w:space="0" w:color="auto"/>
            </w:tcBorders>
            <w:shd w:val="clear" w:color="auto" w:fill="auto"/>
            <w:vAlign w:val="center"/>
          </w:tcPr>
          <w:p w:rsidR="00A3644D" w:rsidRPr="00A5746B" w:rsidRDefault="00A3644D" w:rsidP="00DA43C6">
            <w:pPr>
              <w:pStyle w:val="ab"/>
              <w:jc w:val="center"/>
              <w:rPr>
                <w:sz w:val="22"/>
                <w:szCs w:val="22"/>
              </w:rPr>
            </w:pPr>
            <w:r w:rsidRPr="00A5746B">
              <w:rPr>
                <w:sz w:val="22"/>
                <w:szCs w:val="22"/>
              </w:rPr>
              <w:t>16</w:t>
            </w:r>
          </w:p>
        </w:tc>
        <w:tc>
          <w:tcPr>
            <w:tcW w:w="2264" w:type="pct"/>
            <w:tcBorders>
              <w:left w:val="single" w:sz="4" w:space="0" w:color="auto"/>
            </w:tcBorders>
            <w:shd w:val="clear" w:color="auto" w:fill="auto"/>
            <w:vAlign w:val="center"/>
          </w:tcPr>
          <w:p w:rsidR="00A3644D" w:rsidRPr="00A5746B" w:rsidRDefault="00A3644D">
            <w:pPr>
              <w:jc w:val="center"/>
              <w:rPr>
                <w:sz w:val="22"/>
              </w:rPr>
            </w:pPr>
            <w:r w:rsidRPr="00A5746B">
              <w:rPr>
                <w:sz w:val="22"/>
              </w:rPr>
              <w:t>Котельная (с.Никольское, ул. Центральная, 4)</w:t>
            </w:r>
          </w:p>
        </w:tc>
        <w:tc>
          <w:tcPr>
            <w:tcW w:w="582" w:type="pct"/>
            <w:shd w:val="clear" w:color="auto" w:fill="auto"/>
            <w:vAlign w:val="center"/>
          </w:tcPr>
          <w:p w:rsidR="00A3644D" w:rsidRPr="00A5746B" w:rsidRDefault="00A3644D">
            <w:pPr>
              <w:jc w:val="center"/>
              <w:rPr>
                <w:sz w:val="20"/>
                <w:szCs w:val="20"/>
              </w:rPr>
            </w:pPr>
            <w:r w:rsidRPr="00A5746B">
              <w:rPr>
                <w:sz w:val="20"/>
                <w:szCs w:val="20"/>
              </w:rPr>
              <w:t>0,34</w:t>
            </w:r>
          </w:p>
        </w:tc>
        <w:tc>
          <w:tcPr>
            <w:tcW w:w="602" w:type="pct"/>
            <w:shd w:val="clear" w:color="auto" w:fill="auto"/>
            <w:vAlign w:val="center"/>
          </w:tcPr>
          <w:p w:rsidR="00A3644D" w:rsidRPr="00A5746B" w:rsidRDefault="00A3644D">
            <w:pPr>
              <w:jc w:val="center"/>
              <w:rPr>
                <w:sz w:val="20"/>
                <w:szCs w:val="20"/>
              </w:rPr>
            </w:pPr>
            <w:r w:rsidRPr="00A5746B">
              <w:rPr>
                <w:sz w:val="20"/>
                <w:szCs w:val="20"/>
              </w:rPr>
              <w:t>0,340</w:t>
            </w:r>
          </w:p>
        </w:tc>
        <w:tc>
          <w:tcPr>
            <w:tcW w:w="696" w:type="pct"/>
            <w:vAlign w:val="bottom"/>
          </w:tcPr>
          <w:p w:rsidR="00A3644D" w:rsidRPr="00A5746B" w:rsidRDefault="00A3644D">
            <w:pPr>
              <w:jc w:val="right"/>
              <w:rPr>
                <w:rFonts w:ascii="Calibri" w:hAnsi="Calibri" w:cs="Calibri"/>
                <w:sz w:val="22"/>
              </w:rPr>
            </w:pPr>
            <w:r w:rsidRPr="00A5746B">
              <w:rPr>
                <w:rFonts w:ascii="Calibri" w:hAnsi="Calibri" w:cs="Calibri"/>
                <w:sz w:val="22"/>
              </w:rPr>
              <w:t>0,0042</w:t>
            </w:r>
          </w:p>
        </w:tc>
        <w:tc>
          <w:tcPr>
            <w:tcW w:w="602" w:type="pct"/>
            <w:vAlign w:val="center"/>
          </w:tcPr>
          <w:p w:rsidR="00A3644D" w:rsidRPr="00A5746B" w:rsidRDefault="00A3644D">
            <w:pPr>
              <w:jc w:val="center"/>
              <w:rPr>
                <w:szCs w:val="24"/>
              </w:rPr>
            </w:pPr>
            <w:r w:rsidRPr="00A5746B">
              <w:t>0,336</w:t>
            </w:r>
          </w:p>
        </w:tc>
      </w:tr>
      <w:tr w:rsidR="00A3644D" w:rsidRPr="00A5746B" w:rsidTr="00A3644D">
        <w:trPr>
          <w:cantSplit/>
        </w:trPr>
        <w:tc>
          <w:tcPr>
            <w:tcW w:w="254" w:type="pct"/>
            <w:tcBorders>
              <w:right w:val="single" w:sz="4" w:space="0" w:color="auto"/>
            </w:tcBorders>
            <w:shd w:val="clear" w:color="auto" w:fill="auto"/>
            <w:vAlign w:val="center"/>
          </w:tcPr>
          <w:p w:rsidR="00A3644D" w:rsidRPr="00A5746B" w:rsidRDefault="00A3644D" w:rsidP="00DA43C6">
            <w:pPr>
              <w:pStyle w:val="ab"/>
              <w:jc w:val="center"/>
              <w:rPr>
                <w:sz w:val="22"/>
                <w:szCs w:val="22"/>
              </w:rPr>
            </w:pPr>
            <w:r w:rsidRPr="00A5746B">
              <w:rPr>
                <w:sz w:val="22"/>
                <w:szCs w:val="22"/>
              </w:rPr>
              <w:t>17</w:t>
            </w:r>
          </w:p>
        </w:tc>
        <w:tc>
          <w:tcPr>
            <w:tcW w:w="2264" w:type="pct"/>
            <w:tcBorders>
              <w:left w:val="single" w:sz="4" w:space="0" w:color="auto"/>
            </w:tcBorders>
            <w:shd w:val="clear" w:color="auto" w:fill="auto"/>
            <w:vAlign w:val="center"/>
          </w:tcPr>
          <w:p w:rsidR="00A3644D" w:rsidRPr="00A5746B" w:rsidRDefault="00A3644D">
            <w:pPr>
              <w:jc w:val="center"/>
              <w:rPr>
                <w:sz w:val="22"/>
              </w:rPr>
            </w:pPr>
            <w:r w:rsidRPr="00A5746B">
              <w:rPr>
                <w:sz w:val="22"/>
              </w:rPr>
              <w:t>Котельная (с.Елово, ул. Школьная, 11а)</w:t>
            </w:r>
          </w:p>
        </w:tc>
        <w:tc>
          <w:tcPr>
            <w:tcW w:w="582" w:type="pct"/>
            <w:shd w:val="clear" w:color="auto" w:fill="auto"/>
            <w:vAlign w:val="center"/>
          </w:tcPr>
          <w:p w:rsidR="00A3644D" w:rsidRPr="00A5746B" w:rsidRDefault="00A3644D">
            <w:pPr>
              <w:jc w:val="center"/>
              <w:rPr>
                <w:sz w:val="20"/>
                <w:szCs w:val="20"/>
              </w:rPr>
            </w:pPr>
            <w:r w:rsidRPr="00A5746B">
              <w:rPr>
                <w:sz w:val="20"/>
                <w:szCs w:val="20"/>
              </w:rPr>
              <w:t>0,44</w:t>
            </w:r>
          </w:p>
        </w:tc>
        <w:tc>
          <w:tcPr>
            <w:tcW w:w="602" w:type="pct"/>
            <w:shd w:val="clear" w:color="auto" w:fill="auto"/>
            <w:vAlign w:val="center"/>
          </w:tcPr>
          <w:p w:rsidR="00A3644D" w:rsidRPr="00A5746B" w:rsidRDefault="00A3644D">
            <w:pPr>
              <w:jc w:val="center"/>
              <w:rPr>
                <w:sz w:val="20"/>
                <w:szCs w:val="20"/>
              </w:rPr>
            </w:pPr>
            <w:r w:rsidRPr="00A5746B">
              <w:rPr>
                <w:sz w:val="20"/>
                <w:szCs w:val="20"/>
              </w:rPr>
              <w:t>0,440</w:t>
            </w:r>
          </w:p>
        </w:tc>
        <w:tc>
          <w:tcPr>
            <w:tcW w:w="696" w:type="pct"/>
            <w:vAlign w:val="bottom"/>
          </w:tcPr>
          <w:p w:rsidR="00A3644D" w:rsidRPr="00A5746B" w:rsidRDefault="00A3644D">
            <w:pPr>
              <w:jc w:val="right"/>
              <w:rPr>
                <w:rFonts w:ascii="Calibri" w:hAnsi="Calibri" w:cs="Calibri"/>
                <w:sz w:val="22"/>
              </w:rPr>
            </w:pPr>
            <w:r w:rsidRPr="00A5746B">
              <w:rPr>
                <w:rFonts w:ascii="Calibri" w:hAnsi="Calibri" w:cs="Calibri"/>
                <w:sz w:val="22"/>
              </w:rPr>
              <w:t>0,0024</w:t>
            </w:r>
          </w:p>
        </w:tc>
        <w:tc>
          <w:tcPr>
            <w:tcW w:w="602" w:type="pct"/>
            <w:vAlign w:val="center"/>
          </w:tcPr>
          <w:p w:rsidR="00A3644D" w:rsidRPr="00A5746B" w:rsidRDefault="00A3644D">
            <w:pPr>
              <w:jc w:val="center"/>
              <w:rPr>
                <w:szCs w:val="24"/>
              </w:rPr>
            </w:pPr>
            <w:r w:rsidRPr="00A5746B">
              <w:t>0,438</w:t>
            </w:r>
          </w:p>
        </w:tc>
      </w:tr>
      <w:tr w:rsidR="00A3644D" w:rsidRPr="00A5746B" w:rsidTr="00A3644D">
        <w:trPr>
          <w:cantSplit/>
        </w:trPr>
        <w:tc>
          <w:tcPr>
            <w:tcW w:w="254" w:type="pct"/>
            <w:tcBorders>
              <w:right w:val="single" w:sz="4" w:space="0" w:color="auto"/>
            </w:tcBorders>
            <w:shd w:val="clear" w:color="auto" w:fill="auto"/>
            <w:vAlign w:val="center"/>
          </w:tcPr>
          <w:p w:rsidR="00A3644D" w:rsidRPr="00A5746B" w:rsidRDefault="00A3644D" w:rsidP="00DA43C6">
            <w:pPr>
              <w:pStyle w:val="ab"/>
              <w:jc w:val="center"/>
              <w:rPr>
                <w:sz w:val="22"/>
                <w:szCs w:val="22"/>
              </w:rPr>
            </w:pPr>
            <w:r w:rsidRPr="00A5746B">
              <w:rPr>
                <w:sz w:val="22"/>
                <w:szCs w:val="22"/>
              </w:rPr>
              <w:t>18</w:t>
            </w:r>
          </w:p>
        </w:tc>
        <w:tc>
          <w:tcPr>
            <w:tcW w:w="2264" w:type="pct"/>
            <w:tcBorders>
              <w:left w:val="single" w:sz="4" w:space="0" w:color="auto"/>
            </w:tcBorders>
            <w:shd w:val="clear" w:color="auto" w:fill="auto"/>
            <w:vAlign w:val="center"/>
          </w:tcPr>
          <w:p w:rsidR="00A3644D" w:rsidRPr="00A5746B" w:rsidRDefault="00A3644D">
            <w:pPr>
              <w:jc w:val="center"/>
              <w:rPr>
                <w:sz w:val="22"/>
              </w:rPr>
            </w:pPr>
            <w:r w:rsidRPr="00A5746B">
              <w:rPr>
                <w:sz w:val="22"/>
              </w:rPr>
              <w:t>Котельная (п.Яр, ул. Пролетарская, 14)</w:t>
            </w:r>
          </w:p>
        </w:tc>
        <w:tc>
          <w:tcPr>
            <w:tcW w:w="582" w:type="pct"/>
            <w:shd w:val="clear" w:color="auto" w:fill="auto"/>
            <w:vAlign w:val="center"/>
          </w:tcPr>
          <w:p w:rsidR="00A3644D" w:rsidRPr="00A5746B" w:rsidRDefault="00A3644D">
            <w:pPr>
              <w:jc w:val="center"/>
              <w:rPr>
                <w:sz w:val="20"/>
                <w:szCs w:val="20"/>
              </w:rPr>
            </w:pPr>
            <w:r w:rsidRPr="00A5746B">
              <w:rPr>
                <w:sz w:val="20"/>
                <w:szCs w:val="20"/>
              </w:rPr>
              <w:t>0,222</w:t>
            </w:r>
          </w:p>
        </w:tc>
        <w:tc>
          <w:tcPr>
            <w:tcW w:w="602" w:type="pct"/>
            <w:shd w:val="clear" w:color="auto" w:fill="auto"/>
            <w:vAlign w:val="center"/>
          </w:tcPr>
          <w:p w:rsidR="00A3644D" w:rsidRPr="00A5746B" w:rsidRDefault="00A3644D">
            <w:pPr>
              <w:jc w:val="center"/>
              <w:rPr>
                <w:sz w:val="20"/>
                <w:szCs w:val="20"/>
              </w:rPr>
            </w:pPr>
            <w:r w:rsidRPr="00A5746B">
              <w:rPr>
                <w:sz w:val="20"/>
                <w:szCs w:val="20"/>
              </w:rPr>
              <w:t>0,222</w:t>
            </w:r>
          </w:p>
        </w:tc>
        <w:tc>
          <w:tcPr>
            <w:tcW w:w="696" w:type="pct"/>
            <w:vAlign w:val="bottom"/>
          </w:tcPr>
          <w:p w:rsidR="00A3644D" w:rsidRPr="00A5746B" w:rsidRDefault="00A3644D">
            <w:pPr>
              <w:jc w:val="right"/>
              <w:rPr>
                <w:rFonts w:ascii="Calibri" w:hAnsi="Calibri" w:cs="Calibri"/>
                <w:sz w:val="22"/>
              </w:rPr>
            </w:pPr>
            <w:r w:rsidRPr="00A5746B">
              <w:rPr>
                <w:rFonts w:ascii="Calibri" w:hAnsi="Calibri" w:cs="Calibri"/>
                <w:sz w:val="22"/>
              </w:rPr>
              <w:t>0,0015</w:t>
            </w:r>
          </w:p>
        </w:tc>
        <w:tc>
          <w:tcPr>
            <w:tcW w:w="602" w:type="pct"/>
            <w:vAlign w:val="center"/>
          </w:tcPr>
          <w:p w:rsidR="00A3644D" w:rsidRPr="00A5746B" w:rsidRDefault="00A3644D">
            <w:pPr>
              <w:jc w:val="center"/>
              <w:rPr>
                <w:szCs w:val="24"/>
              </w:rPr>
            </w:pPr>
            <w:r w:rsidRPr="00A5746B">
              <w:t>0,220</w:t>
            </w:r>
          </w:p>
        </w:tc>
      </w:tr>
      <w:tr w:rsidR="00A3644D" w:rsidRPr="00A5746B" w:rsidTr="00A3644D">
        <w:trPr>
          <w:cantSplit/>
        </w:trPr>
        <w:tc>
          <w:tcPr>
            <w:tcW w:w="254" w:type="pct"/>
            <w:tcBorders>
              <w:right w:val="single" w:sz="4" w:space="0" w:color="auto"/>
            </w:tcBorders>
            <w:shd w:val="clear" w:color="auto" w:fill="auto"/>
            <w:vAlign w:val="center"/>
          </w:tcPr>
          <w:p w:rsidR="00A3644D" w:rsidRPr="00A5746B" w:rsidRDefault="00A3644D" w:rsidP="00DA43C6">
            <w:pPr>
              <w:pStyle w:val="ab"/>
              <w:jc w:val="center"/>
              <w:rPr>
                <w:sz w:val="22"/>
                <w:szCs w:val="22"/>
              </w:rPr>
            </w:pPr>
            <w:r w:rsidRPr="00A5746B">
              <w:rPr>
                <w:sz w:val="22"/>
                <w:szCs w:val="22"/>
              </w:rPr>
              <w:t>19</w:t>
            </w:r>
          </w:p>
        </w:tc>
        <w:tc>
          <w:tcPr>
            <w:tcW w:w="2264" w:type="pct"/>
            <w:tcBorders>
              <w:left w:val="single" w:sz="4" w:space="0" w:color="auto"/>
            </w:tcBorders>
            <w:shd w:val="clear" w:color="auto" w:fill="auto"/>
            <w:vAlign w:val="center"/>
          </w:tcPr>
          <w:p w:rsidR="00A3644D" w:rsidRPr="00A5746B" w:rsidRDefault="00A3644D">
            <w:pPr>
              <w:jc w:val="center"/>
              <w:rPr>
                <w:sz w:val="22"/>
              </w:rPr>
            </w:pPr>
            <w:r w:rsidRPr="00A5746B">
              <w:rPr>
                <w:sz w:val="22"/>
              </w:rPr>
              <w:t>Котельная (п. Яр, пер. Яр-пост, 1-1а)</w:t>
            </w:r>
          </w:p>
        </w:tc>
        <w:tc>
          <w:tcPr>
            <w:tcW w:w="582" w:type="pct"/>
            <w:shd w:val="clear" w:color="auto" w:fill="auto"/>
            <w:vAlign w:val="center"/>
          </w:tcPr>
          <w:p w:rsidR="00A3644D" w:rsidRPr="00A5746B" w:rsidRDefault="00A3644D">
            <w:pPr>
              <w:jc w:val="center"/>
              <w:rPr>
                <w:sz w:val="20"/>
                <w:szCs w:val="20"/>
              </w:rPr>
            </w:pPr>
            <w:r w:rsidRPr="00A5746B">
              <w:rPr>
                <w:sz w:val="20"/>
                <w:szCs w:val="20"/>
              </w:rPr>
              <w:t>1,4</w:t>
            </w:r>
          </w:p>
        </w:tc>
        <w:tc>
          <w:tcPr>
            <w:tcW w:w="602" w:type="pct"/>
            <w:shd w:val="clear" w:color="auto" w:fill="auto"/>
            <w:vAlign w:val="center"/>
          </w:tcPr>
          <w:p w:rsidR="00A3644D" w:rsidRPr="00A5746B" w:rsidRDefault="00A3644D">
            <w:pPr>
              <w:jc w:val="center"/>
              <w:rPr>
                <w:sz w:val="20"/>
                <w:szCs w:val="20"/>
              </w:rPr>
            </w:pPr>
            <w:r w:rsidRPr="00A5746B">
              <w:rPr>
                <w:sz w:val="20"/>
                <w:szCs w:val="20"/>
              </w:rPr>
              <w:t>1,400</w:t>
            </w:r>
          </w:p>
        </w:tc>
        <w:tc>
          <w:tcPr>
            <w:tcW w:w="696" w:type="pct"/>
            <w:vAlign w:val="center"/>
          </w:tcPr>
          <w:p w:rsidR="00A3644D" w:rsidRPr="00A5746B" w:rsidRDefault="00A3644D">
            <w:pPr>
              <w:jc w:val="center"/>
              <w:rPr>
                <w:szCs w:val="24"/>
              </w:rPr>
            </w:pPr>
            <w:r w:rsidRPr="00A5746B">
              <w:t>0,0</w:t>
            </w:r>
          </w:p>
        </w:tc>
        <w:tc>
          <w:tcPr>
            <w:tcW w:w="602" w:type="pct"/>
            <w:vAlign w:val="center"/>
          </w:tcPr>
          <w:p w:rsidR="00A3644D" w:rsidRPr="00A5746B" w:rsidRDefault="00A3644D">
            <w:pPr>
              <w:jc w:val="center"/>
              <w:rPr>
                <w:szCs w:val="24"/>
              </w:rPr>
            </w:pPr>
            <w:r w:rsidRPr="00A5746B">
              <w:t>1,400</w:t>
            </w:r>
          </w:p>
        </w:tc>
      </w:tr>
    </w:tbl>
    <w:p w:rsidR="0017254B" w:rsidRPr="00A5746B" w:rsidRDefault="0017254B"/>
    <w:p w:rsidR="008A451F" w:rsidRPr="00A5746B" w:rsidRDefault="00F0314C" w:rsidP="0006129B">
      <w:pPr>
        <w:pStyle w:val="30"/>
        <w:spacing w:line="240" w:lineRule="auto"/>
      </w:pPr>
      <w:bookmarkStart w:id="21" w:name="_Toc121588402"/>
      <w:r w:rsidRPr="00A5746B">
        <w:t>2.3</w:t>
      </w:r>
      <w:r w:rsidR="008A451F" w:rsidRPr="00A5746B">
        <w:t xml:space="preserve"> </w:t>
      </w:r>
      <w:r w:rsidRPr="00A5746B">
        <w:t>О</w:t>
      </w:r>
      <w:r w:rsidR="00E800F8" w:rsidRPr="00A5746B">
        <w:t>граничения тепловой мощности и параметров располагаемой тепловой мощности</w:t>
      </w:r>
      <w:bookmarkEnd w:id="21"/>
    </w:p>
    <w:p w:rsidR="0051534E" w:rsidRPr="00A5746B" w:rsidRDefault="00747101" w:rsidP="0006129B">
      <w:pPr>
        <w:pStyle w:val="Affb"/>
        <w:rPr>
          <w:szCs w:val="22"/>
        </w:rPr>
      </w:pPr>
      <w:r w:rsidRPr="00A5746B">
        <w:rPr>
          <w:szCs w:val="22"/>
        </w:rPr>
        <w:t>Ограничения использования тепловой мощности котельного оборудования на источник</w:t>
      </w:r>
      <w:r w:rsidR="0017254B" w:rsidRPr="00A5746B">
        <w:rPr>
          <w:szCs w:val="22"/>
        </w:rPr>
        <w:t>е</w:t>
      </w:r>
      <w:r w:rsidRPr="00A5746B">
        <w:rPr>
          <w:szCs w:val="22"/>
        </w:rPr>
        <w:t xml:space="preserve"> теплоснабжения отсутствуют. Установленная тепловая мощность основного оборудования источник</w:t>
      </w:r>
      <w:r w:rsidR="00264AFC" w:rsidRPr="00A5746B">
        <w:rPr>
          <w:szCs w:val="22"/>
        </w:rPr>
        <w:t>а</w:t>
      </w:r>
      <w:r w:rsidRPr="00A5746B">
        <w:rPr>
          <w:szCs w:val="22"/>
        </w:rPr>
        <w:t xml:space="preserve"> централизованного теплоснабжения составляет </w:t>
      </w:r>
      <w:r w:rsidR="00A3644D" w:rsidRPr="00A5746B">
        <w:rPr>
          <w:szCs w:val="22"/>
        </w:rPr>
        <w:t xml:space="preserve">27,948 </w:t>
      </w:r>
      <w:r w:rsidRPr="00A5746B">
        <w:rPr>
          <w:szCs w:val="22"/>
        </w:rPr>
        <w:t>Гкал/час.</w:t>
      </w:r>
    </w:p>
    <w:p w:rsidR="00747101" w:rsidRPr="00A5746B" w:rsidRDefault="00747101" w:rsidP="0006129B">
      <w:pPr>
        <w:pStyle w:val="Affb"/>
      </w:pPr>
    </w:p>
    <w:p w:rsidR="008A451F" w:rsidRPr="00A5746B" w:rsidRDefault="00F0314C" w:rsidP="0006129B">
      <w:pPr>
        <w:pStyle w:val="30"/>
        <w:spacing w:line="240" w:lineRule="auto"/>
      </w:pPr>
      <w:bookmarkStart w:id="22" w:name="_Toc121588403"/>
      <w:r w:rsidRPr="00A5746B">
        <w:t>2.4</w:t>
      </w:r>
      <w:r w:rsidR="008A451F" w:rsidRPr="00A5746B">
        <w:t xml:space="preserve"> </w:t>
      </w:r>
      <w:r w:rsidRPr="00A5746B">
        <w:t>О</w:t>
      </w:r>
      <w:r w:rsidR="00E800F8" w:rsidRPr="00A5746B">
        <w:t>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bookmarkEnd w:id="22"/>
    </w:p>
    <w:p w:rsidR="00A357B4" w:rsidRPr="00A5746B" w:rsidRDefault="00A357B4" w:rsidP="0006129B">
      <w:pPr>
        <w:ind w:firstLine="567"/>
      </w:pPr>
      <w:r w:rsidRPr="00A5746B">
        <w:t>Объ</w:t>
      </w:r>
      <w:r w:rsidR="00B518E3" w:rsidRPr="00A5746B">
        <w:t>е</w:t>
      </w:r>
      <w:r w:rsidRPr="00A5746B">
        <w:t>мы потребления тепловой энергии (мощности) на собственные и хозяйственные нужды ТСО в отноше</w:t>
      </w:r>
      <w:r w:rsidR="00CA5EBA" w:rsidRPr="00A5746B">
        <w:t>нии источников тепловой энергии,</w:t>
      </w:r>
      <w:r w:rsidRPr="00A5746B">
        <w:t xml:space="preserve"> представлены в таблице </w:t>
      </w:r>
      <w:r w:rsidR="00A84EB4" w:rsidRPr="00A5746B">
        <w:t>6</w:t>
      </w:r>
      <w:r w:rsidRPr="00A5746B">
        <w:t xml:space="preserve">. </w:t>
      </w:r>
    </w:p>
    <w:p w:rsidR="002D48F2" w:rsidRPr="00A5746B" w:rsidRDefault="002D48F2" w:rsidP="0006129B">
      <w:pPr>
        <w:ind w:firstLine="567"/>
      </w:pPr>
    </w:p>
    <w:p w:rsidR="00A357B4" w:rsidRPr="00A5746B" w:rsidRDefault="00A357B4" w:rsidP="0006129B">
      <w:pPr>
        <w:pStyle w:val="aff9"/>
        <w:spacing w:line="240" w:lineRule="auto"/>
      </w:pPr>
      <w:r w:rsidRPr="00A5746B">
        <w:t xml:space="preserve">Таблица </w:t>
      </w:r>
      <w:r w:rsidR="008A3CE6" w:rsidRPr="00A5746B">
        <w:fldChar w:fldCharType="begin"/>
      </w:r>
      <w:r w:rsidR="006972A4" w:rsidRPr="00A5746B">
        <w:instrText xml:space="preserve"> SEQ Таблица \* ARABIC </w:instrText>
      </w:r>
      <w:r w:rsidR="008A3CE6" w:rsidRPr="00A5746B">
        <w:fldChar w:fldCharType="separate"/>
      </w:r>
      <w:r w:rsidR="00A5746B" w:rsidRPr="00A5746B">
        <w:rPr>
          <w:noProof/>
        </w:rPr>
        <w:t>6</w:t>
      </w:r>
      <w:r w:rsidR="008A3CE6" w:rsidRPr="00A5746B">
        <w:rPr>
          <w:noProof/>
        </w:rPr>
        <w:fldChar w:fldCharType="end"/>
      </w:r>
      <w:r w:rsidRPr="00A5746B">
        <w:t xml:space="preserve"> - Объем потребления тепловой энергии (мощности) на собственные и хозяйственные нужды теплоснабжающей организации в отнош</w:t>
      </w:r>
      <w:r w:rsidRPr="00A5746B">
        <w:t>е</w:t>
      </w:r>
      <w:r w:rsidR="00B57620" w:rsidRPr="00A5746B">
        <w:t>нии источников тепловой энергии</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77"/>
        <w:gridCol w:w="4436"/>
        <w:gridCol w:w="1757"/>
        <w:gridCol w:w="2363"/>
        <w:gridCol w:w="2576"/>
        <w:gridCol w:w="2777"/>
      </w:tblGrid>
      <w:tr w:rsidR="00873E8F" w:rsidRPr="00A5746B" w:rsidTr="0006744C">
        <w:trPr>
          <w:cantSplit/>
          <w:tblHeader/>
        </w:trPr>
        <w:tc>
          <w:tcPr>
            <w:tcW w:w="297" w:type="pct"/>
            <w:tcBorders>
              <w:right w:val="single" w:sz="4" w:space="0" w:color="auto"/>
            </w:tcBorders>
            <w:shd w:val="clear" w:color="auto" w:fill="auto"/>
            <w:vAlign w:val="center"/>
          </w:tcPr>
          <w:p w:rsidR="006972A4" w:rsidRPr="00A5746B" w:rsidRDefault="00FC31BF" w:rsidP="0006129B">
            <w:pPr>
              <w:jc w:val="center"/>
              <w:rPr>
                <w:sz w:val="22"/>
              </w:rPr>
            </w:pPr>
            <w:r w:rsidRPr="00A5746B">
              <w:rPr>
                <w:sz w:val="22"/>
              </w:rPr>
              <w:t>№ п/п</w:t>
            </w:r>
          </w:p>
        </w:tc>
        <w:tc>
          <w:tcPr>
            <w:tcW w:w="1500" w:type="pct"/>
            <w:tcBorders>
              <w:left w:val="single" w:sz="4" w:space="0" w:color="auto"/>
            </w:tcBorders>
            <w:shd w:val="clear" w:color="auto" w:fill="auto"/>
            <w:vAlign w:val="center"/>
          </w:tcPr>
          <w:p w:rsidR="006972A4" w:rsidRPr="00A5746B" w:rsidRDefault="006972A4" w:rsidP="0006129B">
            <w:pPr>
              <w:jc w:val="center"/>
              <w:rPr>
                <w:sz w:val="22"/>
              </w:rPr>
            </w:pPr>
            <w:r w:rsidRPr="00A5746B">
              <w:rPr>
                <w:sz w:val="22"/>
              </w:rPr>
              <w:t>Наименование СЦТ</w:t>
            </w:r>
          </w:p>
        </w:tc>
        <w:tc>
          <w:tcPr>
            <w:tcW w:w="594" w:type="pct"/>
            <w:vAlign w:val="center"/>
          </w:tcPr>
          <w:p w:rsidR="006972A4" w:rsidRPr="00A5746B" w:rsidRDefault="006972A4" w:rsidP="0006129B">
            <w:pPr>
              <w:jc w:val="center"/>
              <w:rPr>
                <w:sz w:val="22"/>
              </w:rPr>
            </w:pPr>
            <w:r w:rsidRPr="00A5746B">
              <w:rPr>
                <w:sz w:val="22"/>
              </w:rPr>
              <w:t>РТМ,</w:t>
            </w:r>
          </w:p>
          <w:p w:rsidR="006972A4" w:rsidRPr="00A5746B" w:rsidRDefault="006972A4" w:rsidP="0006129B">
            <w:pPr>
              <w:jc w:val="center"/>
              <w:rPr>
                <w:sz w:val="22"/>
              </w:rPr>
            </w:pPr>
            <w:r w:rsidRPr="00A5746B">
              <w:rPr>
                <w:sz w:val="22"/>
              </w:rPr>
              <w:t>Гкал/час</w:t>
            </w:r>
          </w:p>
        </w:tc>
        <w:tc>
          <w:tcPr>
            <w:tcW w:w="799" w:type="pct"/>
            <w:vAlign w:val="center"/>
          </w:tcPr>
          <w:p w:rsidR="006972A4" w:rsidRPr="00A5746B" w:rsidRDefault="006972A4" w:rsidP="0006129B">
            <w:pPr>
              <w:jc w:val="center"/>
              <w:rPr>
                <w:sz w:val="22"/>
              </w:rPr>
            </w:pPr>
            <w:r w:rsidRPr="00A5746B">
              <w:rPr>
                <w:sz w:val="22"/>
              </w:rPr>
              <w:t>Собственные и хозя</w:t>
            </w:r>
            <w:r w:rsidRPr="00A5746B">
              <w:rPr>
                <w:sz w:val="22"/>
              </w:rPr>
              <w:t>й</w:t>
            </w:r>
            <w:r w:rsidRPr="00A5746B">
              <w:rPr>
                <w:sz w:val="22"/>
              </w:rPr>
              <w:t>ственные нужды и</w:t>
            </w:r>
            <w:r w:rsidRPr="00A5746B">
              <w:rPr>
                <w:sz w:val="22"/>
              </w:rPr>
              <w:t>с</w:t>
            </w:r>
            <w:r w:rsidRPr="00A5746B">
              <w:rPr>
                <w:sz w:val="22"/>
              </w:rPr>
              <w:t>точника тепловой энергии, Гкал/час</w:t>
            </w:r>
          </w:p>
        </w:tc>
        <w:tc>
          <w:tcPr>
            <w:tcW w:w="871" w:type="pct"/>
            <w:shd w:val="clear" w:color="auto" w:fill="auto"/>
            <w:vAlign w:val="center"/>
          </w:tcPr>
          <w:p w:rsidR="006972A4" w:rsidRPr="00A5746B" w:rsidRDefault="006972A4" w:rsidP="0006129B">
            <w:pPr>
              <w:jc w:val="center"/>
              <w:rPr>
                <w:sz w:val="22"/>
              </w:rPr>
            </w:pPr>
            <w:r w:rsidRPr="00A5746B">
              <w:rPr>
                <w:sz w:val="22"/>
              </w:rPr>
              <w:t xml:space="preserve">Отношение собственных </w:t>
            </w:r>
            <w:r w:rsidR="00DA64B6" w:rsidRPr="00A5746B">
              <w:rPr>
                <w:sz w:val="22"/>
              </w:rPr>
              <w:t xml:space="preserve">нужд </w:t>
            </w:r>
            <w:r w:rsidRPr="00A5746B">
              <w:rPr>
                <w:sz w:val="22"/>
              </w:rPr>
              <w:t>котельных к ра</w:t>
            </w:r>
            <w:r w:rsidRPr="00A5746B">
              <w:rPr>
                <w:sz w:val="22"/>
              </w:rPr>
              <w:t>с</w:t>
            </w:r>
            <w:r w:rsidRPr="00A5746B">
              <w:rPr>
                <w:sz w:val="22"/>
              </w:rPr>
              <w:t>четной тепловой мо</w:t>
            </w:r>
            <w:r w:rsidRPr="00A5746B">
              <w:rPr>
                <w:sz w:val="22"/>
              </w:rPr>
              <w:t>щ</w:t>
            </w:r>
            <w:r w:rsidRPr="00A5746B">
              <w:rPr>
                <w:sz w:val="22"/>
              </w:rPr>
              <w:t>ности. %</w:t>
            </w:r>
          </w:p>
        </w:tc>
        <w:tc>
          <w:tcPr>
            <w:tcW w:w="939" w:type="pct"/>
            <w:shd w:val="clear" w:color="auto" w:fill="auto"/>
            <w:vAlign w:val="center"/>
          </w:tcPr>
          <w:p w:rsidR="006972A4" w:rsidRPr="00A5746B" w:rsidRDefault="006972A4" w:rsidP="0006129B">
            <w:pPr>
              <w:jc w:val="center"/>
              <w:rPr>
                <w:sz w:val="22"/>
              </w:rPr>
            </w:pPr>
            <w:r w:rsidRPr="00A5746B">
              <w:rPr>
                <w:sz w:val="22"/>
              </w:rPr>
              <w:t>Затраты тепловой энергии на собственные и хозя</w:t>
            </w:r>
            <w:r w:rsidRPr="00A5746B">
              <w:rPr>
                <w:sz w:val="22"/>
              </w:rPr>
              <w:t>й</w:t>
            </w:r>
            <w:r w:rsidRPr="00A5746B">
              <w:rPr>
                <w:sz w:val="22"/>
              </w:rPr>
              <w:t>ственные нужды</w:t>
            </w:r>
            <w:r w:rsidR="00647689" w:rsidRPr="00A5746B">
              <w:rPr>
                <w:sz w:val="22"/>
              </w:rPr>
              <w:t xml:space="preserve"> источн</w:t>
            </w:r>
            <w:r w:rsidR="00647689" w:rsidRPr="00A5746B">
              <w:rPr>
                <w:sz w:val="22"/>
              </w:rPr>
              <w:t>и</w:t>
            </w:r>
            <w:r w:rsidR="00647689" w:rsidRPr="00A5746B">
              <w:rPr>
                <w:sz w:val="22"/>
              </w:rPr>
              <w:t>ка тепловой энергии</w:t>
            </w:r>
            <w:r w:rsidRPr="00A5746B">
              <w:rPr>
                <w:sz w:val="22"/>
              </w:rPr>
              <w:t>, Гкал</w:t>
            </w:r>
          </w:p>
        </w:tc>
      </w:tr>
      <w:tr w:rsidR="00D92E62" w:rsidRPr="00A5746B" w:rsidTr="0006744C">
        <w:trPr>
          <w:cantSplit/>
        </w:trPr>
        <w:tc>
          <w:tcPr>
            <w:tcW w:w="297" w:type="pct"/>
            <w:tcBorders>
              <w:right w:val="single" w:sz="4" w:space="0" w:color="auto"/>
            </w:tcBorders>
            <w:shd w:val="clear" w:color="auto" w:fill="auto"/>
            <w:vAlign w:val="center"/>
          </w:tcPr>
          <w:p w:rsidR="00D92E62" w:rsidRPr="00A5746B" w:rsidRDefault="00D92E62" w:rsidP="00D92E62">
            <w:pPr>
              <w:pStyle w:val="ab"/>
              <w:jc w:val="center"/>
              <w:rPr>
                <w:sz w:val="22"/>
                <w:szCs w:val="22"/>
              </w:rPr>
            </w:pPr>
            <w:r w:rsidRPr="00A5746B">
              <w:rPr>
                <w:sz w:val="22"/>
                <w:szCs w:val="22"/>
              </w:rPr>
              <w:t>1</w:t>
            </w:r>
          </w:p>
        </w:tc>
        <w:tc>
          <w:tcPr>
            <w:tcW w:w="1500" w:type="pct"/>
            <w:tcBorders>
              <w:left w:val="single" w:sz="4" w:space="0" w:color="auto"/>
            </w:tcBorders>
            <w:shd w:val="clear" w:color="auto" w:fill="auto"/>
            <w:vAlign w:val="center"/>
          </w:tcPr>
          <w:p w:rsidR="00D92E62" w:rsidRPr="00A5746B" w:rsidRDefault="00D92E62" w:rsidP="00D92E62">
            <w:pPr>
              <w:jc w:val="center"/>
              <w:rPr>
                <w:sz w:val="22"/>
              </w:rPr>
            </w:pPr>
            <w:r w:rsidRPr="00A5746B">
              <w:rPr>
                <w:sz w:val="22"/>
              </w:rPr>
              <w:t>Котельная (п. Яр, ул. Школьная, 6а)</w:t>
            </w:r>
          </w:p>
        </w:tc>
        <w:tc>
          <w:tcPr>
            <w:tcW w:w="594" w:type="pct"/>
            <w:vAlign w:val="center"/>
          </w:tcPr>
          <w:p w:rsidR="00D92E62" w:rsidRPr="00A5746B" w:rsidRDefault="00D92E62">
            <w:pPr>
              <w:jc w:val="center"/>
              <w:rPr>
                <w:sz w:val="20"/>
                <w:szCs w:val="20"/>
              </w:rPr>
            </w:pPr>
            <w:r w:rsidRPr="00A5746B">
              <w:rPr>
                <w:sz w:val="20"/>
                <w:szCs w:val="20"/>
              </w:rPr>
              <w:t>4,440</w:t>
            </w:r>
          </w:p>
        </w:tc>
        <w:tc>
          <w:tcPr>
            <w:tcW w:w="799" w:type="pct"/>
            <w:vAlign w:val="center"/>
          </w:tcPr>
          <w:p w:rsidR="00D92E62" w:rsidRPr="00A5746B" w:rsidRDefault="00D92E62">
            <w:pPr>
              <w:jc w:val="center"/>
              <w:rPr>
                <w:sz w:val="20"/>
                <w:szCs w:val="20"/>
              </w:rPr>
            </w:pPr>
            <w:r w:rsidRPr="00A5746B">
              <w:rPr>
                <w:sz w:val="20"/>
                <w:szCs w:val="20"/>
              </w:rPr>
              <w:t>0,026</w:t>
            </w:r>
          </w:p>
        </w:tc>
        <w:tc>
          <w:tcPr>
            <w:tcW w:w="871" w:type="pct"/>
            <w:shd w:val="clear" w:color="auto" w:fill="auto"/>
            <w:vAlign w:val="center"/>
          </w:tcPr>
          <w:p w:rsidR="00D92E62" w:rsidRPr="00A5746B" w:rsidRDefault="00D92E62">
            <w:pPr>
              <w:jc w:val="center"/>
              <w:rPr>
                <w:sz w:val="20"/>
                <w:szCs w:val="20"/>
              </w:rPr>
            </w:pPr>
            <w:r w:rsidRPr="00A5746B">
              <w:rPr>
                <w:sz w:val="20"/>
                <w:szCs w:val="20"/>
              </w:rPr>
              <w:t>0,580</w:t>
            </w:r>
          </w:p>
        </w:tc>
        <w:tc>
          <w:tcPr>
            <w:tcW w:w="939" w:type="pct"/>
            <w:shd w:val="clear" w:color="auto" w:fill="auto"/>
            <w:vAlign w:val="center"/>
          </w:tcPr>
          <w:p w:rsidR="00D92E62" w:rsidRPr="00A5746B" w:rsidRDefault="00D92E62">
            <w:pPr>
              <w:jc w:val="center"/>
              <w:rPr>
                <w:sz w:val="20"/>
                <w:szCs w:val="20"/>
              </w:rPr>
            </w:pPr>
            <w:r w:rsidRPr="00A5746B">
              <w:rPr>
                <w:sz w:val="20"/>
                <w:szCs w:val="20"/>
              </w:rPr>
              <w:t>142,8</w:t>
            </w:r>
          </w:p>
        </w:tc>
      </w:tr>
      <w:tr w:rsidR="00D92E62" w:rsidRPr="00A5746B" w:rsidTr="0006744C">
        <w:trPr>
          <w:cantSplit/>
        </w:trPr>
        <w:tc>
          <w:tcPr>
            <w:tcW w:w="297" w:type="pct"/>
            <w:tcBorders>
              <w:right w:val="single" w:sz="4" w:space="0" w:color="auto"/>
            </w:tcBorders>
            <w:shd w:val="clear" w:color="auto" w:fill="auto"/>
            <w:vAlign w:val="center"/>
          </w:tcPr>
          <w:p w:rsidR="00D92E62" w:rsidRPr="00A5746B" w:rsidRDefault="00D92E62" w:rsidP="00D92E62">
            <w:pPr>
              <w:pStyle w:val="ab"/>
              <w:jc w:val="center"/>
              <w:rPr>
                <w:sz w:val="22"/>
                <w:szCs w:val="22"/>
              </w:rPr>
            </w:pPr>
            <w:r w:rsidRPr="00A5746B">
              <w:rPr>
                <w:sz w:val="22"/>
                <w:szCs w:val="22"/>
              </w:rPr>
              <w:t>2</w:t>
            </w:r>
          </w:p>
        </w:tc>
        <w:tc>
          <w:tcPr>
            <w:tcW w:w="1500" w:type="pct"/>
            <w:tcBorders>
              <w:left w:val="single" w:sz="4" w:space="0" w:color="auto"/>
            </w:tcBorders>
            <w:shd w:val="clear" w:color="auto" w:fill="auto"/>
            <w:vAlign w:val="center"/>
          </w:tcPr>
          <w:p w:rsidR="00D92E62" w:rsidRPr="00A5746B" w:rsidRDefault="00D92E62" w:rsidP="00D92E62">
            <w:pPr>
              <w:jc w:val="center"/>
              <w:rPr>
                <w:sz w:val="22"/>
              </w:rPr>
            </w:pPr>
            <w:r w:rsidRPr="00A5746B">
              <w:rPr>
                <w:sz w:val="22"/>
              </w:rPr>
              <w:t>Котельная (с.Дизьмино, ул. Школьная, 26а)</w:t>
            </w:r>
          </w:p>
        </w:tc>
        <w:tc>
          <w:tcPr>
            <w:tcW w:w="594" w:type="pct"/>
            <w:vAlign w:val="center"/>
          </w:tcPr>
          <w:p w:rsidR="00D92E62" w:rsidRPr="00A5746B" w:rsidRDefault="00D92E62">
            <w:pPr>
              <w:jc w:val="center"/>
              <w:rPr>
                <w:sz w:val="20"/>
                <w:szCs w:val="20"/>
              </w:rPr>
            </w:pPr>
            <w:r w:rsidRPr="00A5746B">
              <w:rPr>
                <w:sz w:val="20"/>
                <w:szCs w:val="20"/>
              </w:rPr>
              <w:t>1,080</w:t>
            </w:r>
          </w:p>
        </w:tc>
        <w:tc>
          <w:tcPr>
            <w:tcW w:w="799" w:type="pct"/>
            <w:vAlign w:val="center"/>
          </w:tcPr>
          <w:p w:rsidR="00D92E62" w:rsidRPr="00A5746B" w:rsidRDefault="00D92E62">
            <w:pPr>
              <w:jc w:val="center"/>
              <w:rPr>
                <w:sz w:val="20"/>
                <w:szCs w:val="20"/>
              </w:rPr>
            </w:pPr>
            <w:r w:rsidRPr="00A5746B">
              <w:rPr>
                <w:sz w:val="20"/>
                <w:szCs w:val="20"/>
              </w:rPr>
              <w:t>0,005</w:t>
            </w:r>
          </w:p>
        </w:tc>
        <w:tc>
          <w:tcPr>
            <w:tcW w:w="871" w:type="pct"/>
            <w:shd w:val="clear" w:color="auto" w:fill="auto"/>
            <w:vAlign w:val="center"/>
          </w:tcPr>
          <w:p w:rsidR="00D92E62" w:rsidRPr="00A5746B" w:rsidRDefault="00D92E62">
            <w:pPr>
              <w:jc w:val="center"/>
              <w:rPr>
                <w:sz w:val="20"/>
                <w:szCs w:val="20"/>
              </w:rPr>
            </w:pPr>
            <w:r w:rsidRPr="00A5746B">
              <w:rPr>
                <w:sz w:val="20"/>
                <w:szCs w:val="20"/>
              </w:rPr>
              <w:t>0,431</w:t>
            </w:r>
          </w:p>
        </w:tc>
        <w:tc>
          <w:tcPr>
            <w:tcW w:w="939" w:type="pct"/>
            <w:shd w:val="clear" w:color="auto" w:fill="auto"/>
            <w:vAlign w:val="center"/>
          </w:tcPr>
          <w:p w:rsidR="00D92E62" w:rsidRPr="00A5746B" w:rsidRDefault="00D92E62">
            <w:pPr>
              <w:jc w:val="center"/>
              <w:rPr>
                <w:sz w:val="20"/>
                <w:szCs w:val="20"/>
              </w:rPr>
            </w:pPr>
            <w:r w:rsidRPr="00A5746B">
              <w:rPr>
                <w:sz w:val="20"/>
                <w:szCs w:val="20"/>
              </w:rPr>
              <w:t>25,8</w:t>
            </w:r>
          </w:p>
        </w:tc>
      </w:tr>
      <w:tr w:rsidR="00D92E62" w:rsidRPr="00A5746B" w:rsidTr="0006744C">
        <w:trPr>
          <w:cantSplit/>
        </w:trPr>
        <w:tc>
          <w:tcPr>
            <w:tcW w:w="297" w:type="pct"/>
            <w:tcBorders>
              <w:right w:val="single" w:sz="4" w:space="0" w:color="auto"/>
            </w:tcBorders>
            <w:shd w:val="clear" w:color="auto" w:fill="auto"/>
            <w:vAlign w:val="center"/>
          </w:tcPr>
          <w:p w:rsidR="00D92E62" w:rsidRPr="00A5746B" w:rsidRDefault="00D92E62" w:rsidP="00D92E62">
            <w:pPr>
              <w:pStyle w:val="ab"/>
              <w:jc w:val="center"/>
              <w:rPr>
                <w:sz w:val="22"/>
                <w:szCs w:val="22"/>
              </w:rPr>
            </w:pPr>
            <w:r w:rsidRPr="00A5746B">
              <w:rPr>
                <w:sz w:val="22"/>
                <w:szCs w:val="22"/>
              </w:rPr>
              <w:t>3</w:t>
            </w:r>
          </w:p>
        </w:tc>
        <w:tc>
          <w:tcPr>
            <w:tcW w:w="1500" w:type="pct"/>
            <w:tcBorders>
              <w:left w:val="single" w:sz="4" w:space="0" w:color="auto"/>
            </w:tcBorders>
            <w:shd w:val="clear" w:color="auto" w:fill="auto"/>
            <w:vAlign w:val="center"/>
          </w:tcPr>
          <w:p w:rsidR="00D92E62" w:rsidRPr="00A5746B" w:rsidRDefault="00D92E62" w:rsidP="00D92E62">
            <w:pPr>
              <w:jc w:val="center"/>
              <w:rPr>
                <w:sz w:val="22"/>
              </w:rPr>
            </w:pPr>
            <w:r w:rsidRPr="00A5746B">
              <w:rPr>
                <w:sz w:val="22"/>
              </w:rPr>
              <w:t>Котельная (п.Яр, ул. Советская, 1)</w:t>
            </w:r>
          </w:p>
        </w:tc>
        <w:tc>
          <w:tcPr>
            <w:tcW w:w="594" w:type="pct"/>
            <w:vAlign w:val="center"/>
          </w:tcPr>
          <w:p w:rsidR="00D92E62" w:rsidRPr="00A5746B" w:rsidRDefault="00D92E62">
            <w:pPr>
              <w:jc w:val="center"/>
              <w:rPr>
                <w:sz w:val="20"/>
                <w:szCs w:val="20"/>
              </w:rPr>
            </w:pPr>
            <w:r w:rsidRPr="00A5746B">
              <w:rPr>
                <w:sz w:val="20"/>
                <w:szCs w:val="20"/>
              </w:rPr>
              <w:t>2,219</w:t>
            </w:r>
          </w:p>
        </w:tc>
        <w:tc>
          <w:tcPr>
            <w:tcW w:w="799" w:type="pct"/>
            <w:vAlign w:val="center"/>
          </w:tcPr>
          <w:p w:rsidR="00D92E62" w:rsidRPr="00A5746B" w:rsidRDefault="00D92E62">
            <w:pPr>
              <w:jc w:val="center"/>
              <w:rPr>
                <w:sz w:val="20"/>
                <w:szCs w:val="20"/>
              </w:rPr>
            </w:pPr>
            <w:r w:rsidRPr="00A5746B">
              <w:rPr>
                <w:sz w:val="20"/>
                <w:szCs w:val="20"/>
              </w:rPr>
              <w:t>0,011</w:t>
            </w:r>
          </w:p>
        </w:tc>
        <w:tc>
          <w:tcPr>
            <w:tcW w:w="871" w:type="pct"/>
            <w:shd w:val="clear" w:color="auto" w:fill="auto"/>
            <w:vAlign w:val="center"/>
          </w:tcPr>
          <w:p w:rsidR="00D92E62" w:rsidRPr="00A5746B" w:rsidRDefault="00D92E62">
            <w:pPr>
              <w:jc w:val="center"/>
              <w:rPr>
                <w:sz w:val="20"/>
                <w:szCs w:val="20"/>
              </w:rPr>
            </w:pPr>
            <w:r w:rsidRPr="00A5746B">
              <w:rPr>
                <w:sz w:val="20"/>
                <w:szCs w:val="20"/>
              </w:rPr>
              <w:t>0,515</w:t>
            </w:r>
          </w:p>
        </w:tc>
        <w:tc>
          <w:tcPr>
            <w:tcW w:w="939" w:type="pct"/>
            <w:shd w:val="clear" w:color="auto" w:fill="auto"/>
            <w:vAlign w:val="center"/>
          </w:tcPr>
          <w:p w:rsidR="00D92E62" w:rsidRPr="00A5746B" w:rsidRDefault="00D92E62">
            <w:pPr>
              <w:jc w:val="center"/>
              <w:rPr>
                <w:sz w:val="20"/>
                <w:szCs w:val="20"/>
              </w:rPr>
            </w:pPr>
            <w:r w:rsidRPr="00A5746B">
              <w:rPr>
                <w:sz w:val="20"/>
                <w:szCs w:val="20"/>
              </w:rPr>
              <w:t>63,3</w:t>
            </w:r>
          </w:p>
        </w:tc>
      </w:tr>
      <w:tr w:rsidR="00D92E62" w:rsidRPr="00A5746B" w:rsidTr="0006744C">
        <w:trPr>
          <w:cantSplit/>
        </w:trPr>
        <w:tc>
          <w:tcPr>
            <w:tcW w:w="297" w:type="pct"/>
            <w:tcBorders>
              <w:right w:val="single" w:sz="4" w:space="0" w:color="auto"/>
            </w:tcBorders>
            <w:shd w:val="clear" w:color="auto" w:fill="auto"/>
            <w:vAlign w:val="center"/>
          </w:tcPr>
          <w:p w:rsidR="00D92E62" w:rsidRPr="00A5746B" w:rsidRDefault="00D92E62" w:rsidP="00D92E62">
            <w:pPr>
              <w:pStyle w:val="ab"/>
              <w:jc w:val="center"/>
              <w:rPr>
                <w:sz w:val="22"/>
                <w:szCs w:val="22"/>
              </w:rPr>
            </w:pPr>
            <w:r w:rsidRPr="00A5746B">
              <w:rPr>
                <w:sz w:val="22"/>
                <w:szCs w:val="22"/>
              </w:rPr>
              <w:t>4</w:t>
            </w:r>
          </w:p>
        </w:tc>
        <w:tc>
          <w:tcPr>
            <w:tcW w:w="1500" w:type="pct"/>
            <w:tcBorders>
              <w:left w:val="single" w:sz="4" w:space="0" w:color="auto"/>
            </w:tcBorders>
            <w:shd w:val="clear" w:color="auto" w:fill="auto"/>
            <w:vAlign w:val="center"/>
          </w:tcPr>
          <w:p w:rsidR="00D92E62" w:rsidRPr="00A5746B" w:rsidRDefault="00D92E62" w:rsidP="00D92E62">
            <w:pPr>
              <w:jc w:val="center"/>
              <w:rPr>
                <w:sz w:val="22"/>
              </w:rPr>
            </w:pPr>
            <w:r w:rsidRPr="00A5746B">
              <w:rPr>
                <w:sz w:val="22"/>
              </w:rPr>
              <w:t>Котельная (с.Пудем, ул. Гагарина, 2а)</w:t>
            </w:r>
          </w:p>
        </w:tc>
        <w:tc>
          <w:tcPr>
            <w:tcW w:w="594" w:type="pct"/>
            <w:vAlign w:val="center"/>
          </w:tcPr>
          <w:p w:rsidR="00D92E62" w:rsidRPr="00A5746B" w:rsidRDefault="00D92E62">
            <w:pPr>
              <w:jc w:val="center"/>
              <w:rPr>
                <w:sz w:val="20"/>
                <w:szCs w:val="20"/>
              </w:rPr>
            </w:pPr>
            <w:r w:rsidRPr="00A5746B">
              <w:rPr>
                <w:sz w:val="20"/>
                <w:szCs w:val="20"/>
              </w:rPr>
              <w:t>4,623</w:t>
            </w:r>
          </w:p>
        </w:tc>
        <w:tc>
          <w:tcPr>
            <w:tcW w:w="799" w:type="pct"/>
            <w:vAlign w:val="center"/>
          </w:tcPr>
          <w:p w:rsidR="00D92E62" w:rsidRPr="00A5746B" w:rsidRDefault="00D92E62">
            <w:pPr>
              <w:jc w:val="center"/>
              <w:rPr>
                <w:sz w:val="20"/>
                <w:szCs w:val="20"/>
              </w:rPr>
            </w:pPr>
            <w:r w:rsidRPr="00A5746B">
              <w:rPr>
                <w:sz w:val="20"/>
                <w:szCs w:val="20"/>
              </w:rPr>
              <w:t>0,030</w:t>
            </w:r>
          </w:p>
        </w:tc>
        <w:tc>
          <w:tcPr>
            <w:tcW w:w="871" w:type="pct"/>
            <w:shd w:val="clear" w:color="auto" w:fill="auto"/>
            <w:vAlign w:val="center"/>
          </w:tcPr>
          <w:p w:rsidR="00D92E62" w:rsidRPr="00A5746B" w:rsidRDefault="00D92E62">
            <w:pPr>
              <w:jc w:val="center"/>
              <w:rPr>
                <w:sz w:val="20"/>
                <w:szCs w:val="20"/>
              </w:rPr>
            </w:pPr>
            <w:r w:rsidRPr="00A5746B">
              <w:rPr>
                <w:sz w:val="20"/>
                <w:szCs w:val="20"/>
              </w:rPr>
              <w:t>0,644</w:t>
            </w:r>
          </w:p>
        </w:tc>
        <w:tc>
          <w:tcPr>
            <w:tcW w:w="939" w:type="pct"/>
            <w:shd w:val="clear" w:color="auto" w:fill="auto"/>
            <w:vAlign w:val="center"/>
          </w:tcPr>
          <w:p w:rsidR="00D92E62" w:rsidRPr="00A5746B" w:rsidRDefault="00D92E62">
            <w:pPr>
              <w:jc w:val="center"/>
              <w:rPr>
                <w:sz w:val="20"/>
                <w:szCs w:val="20"/>
              </w:rPr>
            </w:pPr>
            <w:r w:rsidRPr="00A5746B">
              <w:rPr>
                <w:sz w:val="20"/>
                <w:szCs w:val="20"/>
              </w:rPr>
              <w:t>165,1</w:t>
            </w:r>
          </w:p>
        </w:tc>
      </w:tr>
      <w:tr w:rsidR="00D92E62" w:rsidRPr="00A5746B" w:rsidTr="0006744C">
        <w:trPr>
          <w:cantSplit/>
        </w:trPr>
        <w:tc>
          <w:tcPr>
            <w:tcW w:w="297" w:type="pct"/>
            <w:tcBorders>
              <w:right w:val="single" w:sz="4" w:space="0" w:color="auto"/>
            </w:tcBorders>
            <w:shd w:val="clear" w:color="auto" w:fill="auto"/>
            <w:vAlign w:val="center"/>
          </w:tcPr>
          <w:p w:rsidR="00D92E62" w:rsidRPr="00A5746B" w:rsidRDefault="00D92E62" w:rsidP="00D92E62">
            <w:pPr>
              <w:pStyle w:val="ab"/>
              <w:jc w:val="center"/>
              <w:rPr>
                <w:sz w:val="22"/>
                <w:szCs w:val="22"/>
              </w:rPr>
            </w:pPr>
            <w:r w:rsidRPr="00A5746B">
              <w:rPr>
                <w:sz w:val="22"/>
                <w:szCs w:val="22"/>
              </w:rPr>
              <w:t>5</w:t>
            </w:r>
          </w:p>
        </w:tc>
        <w:tc>
          <w:tcPr>
            <w:tcW w:w="1500" w:type="pct"/>
            <w:tcBorders>
              <w:left w:val="single" w:sz="4" w:space="0" w:color="auto"/>
            </w:tcBorders>
            <w:shd w:val="clear" w:color="auto" w:fill="auto"/>
            <w:vAlign w:val="center"/>
          </w:tcPr>
          <w:p w:rsidR="00D92E62" w:rsidRPr="00A5746B" w:rsidRDefault="00D92E62" w:rsidP="00D92E62">
            <w:pPr>
              <w:jc w:val="center"/>
              <w:rPr>
                <w:sz w:val="22"/>
              </w:rPr>
            </w:pPr>
            <w:r w:rsidRPr="00A5746B">
              <w:rPr>
                <w:sz w:val="22"/>
              </w:rPr>
              <w:t>Котельная (п.Яр, ул. Ф.Васильева, 6а)</w:t>
            </w:r>
          </w:p>
        </w:tc>
        <w:tc>
          <w:tcPr>
            <w:tcW w:w="594" w:type="pct"/>
            <w:vAlign w:val="center"/>
          </w:tcPr>
          <w:p w:rsidR="00D92E62" w:rsidRPr="00A5746B" w:rsidRDefault="00D92E62">
            <w:pPr>
              <w:jc w:val="center"/>
              <w:rPr>
                <w:sz w:val="20"/>
                <w:szCs w:val="20"/>
              </w:rPr>
            </w:pPr>
            <w:r w:rsidRPr="00A5746B">
              <w:rPr>
                <w:sz w:val="20"/>
                <w:szCs w:val="20"/>
              </w:rPr>
              <w:t>3,698</w:t>
            </w:r>
          </w:p>
        </w:tc>
        <w:tc>
          <w:tcPr>
            <w:tcW w:w="799" w:type="pct"/>
            <w:vAlign w:val="center"/>
          </w:tcPr>
          <w:p w:rsidR="00D92E62" w:rsidRPr="00A5746B" w:rsidRDefault="00D92E62">
            <w:pPr>
              <w:jc w:val="center"/>
              <w:rPr>
                <w:sz w:val="20"/>
                <w:szCs w:val="20"/>
              </w:rPr>
            </w:pPr>
            <w:r w:rsidRPr="00A5746B">
              <w:rPr>
                <w:sz w:val="20"/>
                <w:szCs w:val="20"/>
              </w:rPr>
              <w:t>0,025</w:t>
            </w:r>
          </w:p>
        </w:tc>
        <w:tc>
          <w:tcPr>
            <w:tcW w:w="871" w:type="pct"/>
            <w:shd w:val="clear" w:color="auto" w:fill="auto"/>
            <w:vAlign w:val="center"/>
          </w:tcPr>
          <w:p w:rsidR="00D92E62" w:rsidRPr="00A5746B" w:rsidRDefault="00D92E62">
            <w:pPr>
              <w:jc w:val="center"/>
              <w:rPr>
                <w:sz w:val="20"/>
                <w:szCs w:val="20"/>
              </w:rPr>
            </w:pPr>
            <w:r w:rsidRPr="00A5746B">
              <w:rPr>
                <w:sz w:val="20"/>
                <w:szCs w:val="20"/>
              </w:rPr>
              <w:t>0,688</w:t>
            </w:r>
          </w:p>
        </w:tc>
        <w:tc>
          <w:tcPr>
            <w:tcW w:w="939" w:type="pct"/>
            <w:shd w:val="clear" w:color="auto" w:fill="auto"/>
            <w:vAlign w:val="center"/>
          </w:tcPr>
          <w:p w:rsidR="00D92E62" w:rsidRPr="00A5746B" w:rsidRDefault="00D92E62">
            <w:pPr>
              <w:jc w:val="center"/>
              <w:rPr>
                <w:sz w:val="20"/>
                <w:szCs w:val="20"/>
              </w:rPr>
            </w:pPr>
            <w:r w:rsidRPr="00A5746B">
              <w:rPr>
                <w:sz w:val="20"/>
                <w:szCs w:val="20"/>
              </w:rPr>
              <w:t>141,1</w:t>
            </w:r>
          </w:p>
        </w:tc>
      </w:tr>
      <w:tr w:rsidR="00D92E62" w:rsidRPr="00A5746B" w:rsidTr="0006744C">
        <w:trPr>
          <w:cantSplit/>
        </w:trPr>
        <w:tc>
          <w:tcPr>
            <w:tcW w:w="297" w:type="pct"/>
            <w:tcBorders>
              <w:right w:val="single" w:sz="4" w:space="0" w:color="auto"/>
            </w:tcBorders>
            <w:shd w:val="clear" w:color="auto" w:fill="auto"/>
            <w:vAlign w:val="center"/>
          </w:tcPr>
          <w:p w:rsidR="00D92E62" w:rsidRPr="00A5746B" w:rsidRDefault="00D92E62" w:rsidP="00D92E62">
            <w:pPr>
              <w:pStyle w:val="ab"/>
              <w:jc w:val="center"/>
              <w:rPr>
                <w:sz w:val="22"/>
                <w:szCs w:val="22"/>
              </w:rPr>
            </w:pPr>
            <w:r w:rsidRPr="00A5746B">
              <w:rPr>
                <w:sz w:val="22"/>
                <w:szCs w:val="22"/>
              </w:rPr>
              <w:lastRenderedPageBreak/>
              <w:t>6</w:t>
            </w:r>
          </w:p>
        </w:tc>
        <w:tc>
          <w:tcPr>
            <w:tcW w:w="1500" w:type="pct"/>
            <w:tcBorders>
              <w:left w:val="single" w:sz="4" w:space="0" w:color="auto"/>
            </w:tcBorders>
            <w:shd w:val="clear" w:color="auto" w:fill="auto"/>
            <w:vAlign w:val="center"/>
          </w:tcPr>
          <w:p w:rsidR="00D92E62" w:rsidRPr="00A5746B" w:rsidRDefault="00D92E62" w:rsidP="00D92E62">
            <w:pPr>
              <w:jc w:val="center"/>
              <w:rPr>
                <w:sz w:val="22"/>
              </w:rPr>
            </w:pPr>
            <w:r w:rsidRPr="00A5746B">
              <w:rPr>
                <w:sz w:val="22"/>
              </w:rPr>
              <w:t>Котельная (п.Яр, ул. Ф.Васильева, 29а)</w:t>
            </w:r>
          </w:p>
        </w:tc>
        <w:tc>
          <w:tcPr>
            <w:tcW w:w="594" w:type="pct"/>
            <w:vAlign w:val="center"/>
          </w:tcPr>
          <w:p w:rsidR="00D92E62" w:rsidRPr="00A5746B" w:rsidRDefault="00D92E62">
            <w:pPr>
              <w:jc w:val="center"/>
              <w:rPr>
                <w:sz w:val="20"/>
                <w:szCs w:val="20"/>
              </w:rPr>
            </w:pPr>
            <w:r w:rsidRPr="00A5746B">
              <w:rPr>
                <w:sz w:val="20"/>
                <w:szCs w:val="20"/>
              </w:rPr>
              <w:t>3,328</w:t>
            </w:r>
          </w:p>
        </w:tc>
        <w:tc>
          <w:tcPr>
            <w:tcW w:w="799" w:type="pct"/>
            <w:vAlign w:val="center"/>
          </w:tcPr>
          <w:p w:rsidR="00D92E62" w:rsidRPr="00A5746B" w:rsidRDefault="00D92E62">
            <w:pPr>
              <w:jc w:val="center"/>
              <w:rPr>
                <w:sz w:val="20"/>
                <w:szCs w:val="20"/>
              </w:rPr>
            </w:pPr>
            <w:r w:rsidRPr="00A5746B">
              <w:rPr>
                <w:sz w:val="20"/>
                <w:szCs w:val="20"/>
              </w:rPr>
              <w:t>0,028</w:t>
            </w:r>
          </w:p>
        </w:tc>
        <w:tc>
          <w:tcPr>
            <w:tcW w:w="871" w:type="pct"/>
            <w:shd w:val="clear" w:color="auto" w:fill="auto"/>
            <w:vAlign w:val="center"/>
          </w:tcPr>
          <w:p w:rsidR="00D92E62" w:rsidRPr="00A5746B" w:rsidRDefault="00D92E62">
            <w:pPr>
              <w:jc w:val="center"/>
              <w:rPr>
                <w:sz w:val="20"/>
                <w:szCs w:val="20"/>
              </w:rPr>
            </w:pPr>
            <w:r w:rsidRPr="00A5746B">
              <w:rPr>
                <w:sz w:val="20"/>
                <w:szCs w:val="20"/>
              </w:rPr>
              <w:t>0,854</w:t>
            </w:r>
          </w:p>
        </w:tc>
        <w:tc>
          <w:tcPr>
            <w:tcW w:w="939" w:type="pct"/>
            <w:shd w:val="clear" w:color="auto" w:fill="auto"/>
            <w:vAlign w:val="center"/>
          </w:tcPr>
          <w:p w:rsidR="00D92E62" w:rsidRPr="00A5746B" w:rsidRDefault="00D92E62">
            <w:pPr>
              <w:jc w:val="center"/>
              <w:rPr>
                <w:sz w:val="20"/>
                <w:szCs w:val="20"/>
              </w:rPr>
            </w:pPr>
            <w:r w:rsidRPr="00A5746B">
              <w:rPr>
                <w:sz w:val="20"/>
                <w:szCs w:val="20"/>
              </w:rPr>
              <w:t>157,5</w:t>
            </w:r>
          </w:p>
        </w:tc>
      </w:tr>
      <w:tr w:rsidR="00D92E62" w:rsidRPr="00A5746B" w:rsidTr="0006744C">
        <w:trPr>
          <w:cantSplit/>
        </w:trPr>
        <w:tc>
          <w:tcPr>
            <w:tcW w:w="297" w:type="pct"/>
            <w:tcBorders>
              <w:right w:val="single" w:sz="4" w:space="0" w:color="auto"/>
            </w:tcBorders>
            <w:shd w:val="clear" w:color="auto" w:fill="auto"/>
            <w:vAlign w:val="center"/>
          </w:tcPr>
          <w:p w:rsidR="00D92E62" w:rsidRPr="00A5746B" w:rsidRDefault="00D92E62" w:rsidP="00D92E62">
            <w:pPr>
              <w:pStyle w:val="ab"/>
              <w:jc w:val="center"/>
              <w:rPr>
                <w:sz w:val="22"/>
                <w:szCs w:val="22"/>
              </w:rPr>
            </w:pPr>
            <w:r w:rsidRPr="00A5746B">
              <w:rPr>
                <w:sz w:val="22"/>
                <w:szCs w:val="22"/>
              </w:rPr>
              <w:t>7</w:t>
            </w:r>
          </w:p>
        </w:tc>
        <w:tc>
          <w:tcPr>
            <w:tcW w:w="1500" w:type="pct"/>
            <w:tcBorders>
              <w:left w:val="single" w:sz="4" w:space="0" w:color="auto"/>
            </w:tcBorders>
            <w:shd w:val="clear" w:color="auto" w:fill="auto"/>
            <w:vAlign w:val="center"/>
          </w:tcPr>
          <w:p w:rsidR="00D92E62" w:rsidRPr="00A5746B" w:rsidRDefault="00D92E62" w:rsidP="00D92E62">
            <w:pPr>
              <w:jc w:val="center"/>
              <w:rPr>
                <w:sz w:val="22"/>
              </w:rPr>
            </w:pPr>
            <w:r w:rsidRPr="00A5746B">
              <w:rPr>
                <w:sz w:val="22"/>
              </w:rPr>
              <w:t>Котельная (д.Зюино, ул. Школьная, 77а)</w:t>
            </w:r>
          </w:p>
        </w:tc>
        <w:tc>
          <w:tcPr>
            <w:tcW w:w="594" w:type="pct"/>
            <w:vAlign w:val="center"/>
          </w:tcPr>
          <w:p w:rsidR="00D92E62" w:rsidRPr="00A5746B" w:rsidRDefault="00D92E62">
            <w:pPr>
              <w:jc w:val="center"/>
              <w:rPr>
                <w:sz w:val="20"/>
                <w:szCs w:val="20"/>
              </w:rPr>
            </w:pPr>
            <w:r w:rsidRPr="00A5746B">
              <w:rPr>
                <w:sz w:val="20"/>
                <w:szCs w:val="20"/>
              </w:rPr>
              <w:t>0,250</w:t>
            </w:r>
          </w:p>
        </w:tc>
        <w:tc>
          <w:tcPr>
            <w:tcW w:w="799" w:type="pct"/>
            <w:vAlign w:val="center"/>
          </w:tcPr>
          <w:p w:rsidR="00D92E62" w:rsidRPr="00A5746B" w:rsidRDefault="00D92E62">
            <w:pPr>
              <w:jc w:val="center"/>
              <w:rPr>
                <w:sz w:val="20"/>
                <w:szCs w:val="20"/>
              </w:rPr>
            </w:pPr>
            <w:r w:rsidRPr="00A5746B">
              <w:rPr>
                <w:sz w:val="20"/>
                <w:szCs w:val="20"/>
              </w:rPr>
              <w:t>0,002</w:t>
            </w:r>
          </w:p>
        </w:tc>
        <w:tc>
          <w:tcPr>
            <w:tcW w:w="871" w:type="pct"/>
            <w:shd w:val="clear" w:color="auto" w:fill="auto"/>
            <w:vAlign w:val="center"/>
          </w:tcPr>
          <w:p w:rsidR="00D92E62" w:rsidRPr="00A5746B" w:rsidRDefault="00D92E62">
            <w:pPr>
              <w:jc w:val="center"/>
              <w:rPr>
                <w:sz w:val="20"/>
                <w:szCs w:val="20"/>
              </w:rPr>
            </w:pPr>
            <w:r w:rsidRPr="00A5746B">
              <w:rPr>
                <w:sz w:val="20"/>
                <w:szCs w:val="20"/>
              </w:rPr>
              <w:t>0,999</w:t>
            </w:r>
          </w:p>
        </w:tc>
        <w:tc>
          <w:tcPr>
            <w:tcW w:w="939" w:type="pct"/>
            <w:shd w:val="clear" w:color="auto" w:fill="auto"/>
            <w:vAlign w:val="center"/>
          </w:tcPr>
          <w:p w:rsidR="00D92E62" w:rsidRPr="00A5746B" w:rsidRDefault="00D92E62">
            <w:pPr>
              <w:jc w:val="center"/>
              <w:rPr>
                <w:sz w:val="20"/>
                <w:szCs w:val="20"/>
              </w:rPr>
            </w:pPr>
            <w:r w:rsidRPr="00A5746B">
              <w:rPr>
                <w:sz w:val="20"/>
                <w:szCs w:val="20"/>
              </w:rPr>
              <w:t>13,8</w:t>
            </w:r>
          </w:p>
        </w:tc>
      </w:tr>
      <w:tr w:rsidR="00D92E62" w:rsidRPr="00A5746B" w:rsidTr="0006744C">
        <w:trPr>
          <w:cantSplit/>
        </w:trPr>
        <w:tc>
          <w:tcPr>
            <w:tcW w:w="297" w:type="pct"/>
            <w:tcBorders>
              <w:right w:val="single" w:sz="4" w:space="0" w:color="auto"/>
            </w:tcBorders>
            <w:shd w:val="clear" w:color="auto" w:fill="auto"/>
            <w:vAlign w:val="center"/>
          </w:tcPr>
          <w:p w:rsidR="00D92E62" w:rsidRPr="00A5746B" w:rsidRDefault="00D92E62" w:rsidP="00D92E62">
            <w:pPr>
              <w:pStyle w:val="ab"/>
              <w:jc w:val="center"/>
              <w:rPr>
                <w:sz w:val="22"/>
                <w:szCs w:val="22"/>
              </w:rPr>
            </w:pPr>
            <w:r w:rsidRPr="00A5746B">
              <w:rPr>
                <w:sz w:val="22"/>
                <w:szCs w:val="22"/>
              </w:rPr>
              <w:t>8</w:t>
            </w:r>
          </w:p>
        </w:tc>
        <w:tc>
          <w:tcPr>
            <w:tcW w:w="1500" w:type="pct"/>
            <w:tcBorders>
              <w:left w:val="single" w:sz="4" w:space="0" w:color="auto"/>
            </w:tcBorders>
            <w:shd w:val="clear" w:color="auto" w:fill="auto"/>
            <w:vAlign w:val="center"/>
          </w:tcPr>
          <w:p w:rsidR="00D92E62" w:rsidRPr="00A5746B" w:rsidRDefault="00D92E62" w:rsidP="00D92E62">
            <w:pPr>
              <w:jc w:val="center"/>
              <w:rPr>
                <w:sz w:val="22"/>
              </w:rPr>
            </w:pPr>
            <w:r w:rsidRPr="00A5746B">
              <w:rPr>
                <w:sz w:val="22"/>
              </w:rPr>
              <w:t>Котельная (д.Бачумово, ул. Школьная, 17а)</w:t>
            </w:r>
          </w:p>
        </w:tc>
        <w:tc>
          <w:tcPr>
            <w:tcW w:w="594" w:type="pct"/>
            <w:vAlign w:val="center"/>
          </w:tcPr>
          <w:p w:rsidR="00D92E62" w:rsidRPr="00A5746B" w:rsidRDefault="00D92E62">
            <w:pPr>
              <w:jc w:val="center"/>
              <w:rPr>
                <w:sz w:val="20"/>
                <w:szCs w:val="20"/>
              </w:rPr>
            </w:pPr>
            <w:r w:rsidRPr="00A5746B">
              <w:rPr>
                <w:sz w:val="20"/>
                <w:szCs w:val="20"/>
              </w:rPr>
              <w:t>0,680</w:t>
            </w:r>
          </w:p>
        </w:tc>
        <w:tc>
          <w:tcPr>
            <w:tcW w:w="799" w:type="pct"/>
            <w:vAlign w:val="center"/>
          </w:tcPr>
          <w:p w:rsidR="00D92E62" w:rsidRPr="00A5746B" w:rsidRDefault="00D92E62">
            <w:pPr>
              <w:jc w:val="center"/>
              <w:rPr>
                <w:sz w:val="20"/>
                <w:szCs w:val="20"/>
              </w:rPr>
            </w:pPr>
            <w:r w:rsidRPr="00A5746B">
              <w:rPr>
                <w:sz w:val="20"/>
                <w:szCs w:val="20"/>
              </w:rPr>
              <w:t>0,003</w:t>
            </w:r>
          </w:p>
        </w:tc>
        <w:tc>
          <w:tcPr>
            <w:tcW w:w="871" w:type="pct"/>
            <w:shd w:val="clear" w:color="auto" w:fill="auto"/>
            <w:vAlign w:val="center"/>
          </w:tcPr>
          <w:p w:rsidR="00D92E62" w:rsidRPr="00A5746B" w:rsidRDefault="00D92E62">
            <w:pPr>
              <w:jc w:val="center"/>
              <w:rPr>
                <w:sz w:val="20"/>
                <w:szCs w:val="20"/>
              </w:rPr>
            </w:pPr>
            <w:r w:rsidRPr="00A5746B">
              <w:rPr>
                <w:sz w:val="20"/>
                <w:szCs w:val="20"/>
              </w:rPr>
              <w:t>0,445</w:t>
            </w:r>
          </w:p>
        </w:tc>
        <w:tc>
          <w:tcPr>
            <w:tcW w:w="939" w:type="pct"/>
            <w:shd w:val="clear" w:color="auto" w:fill="auto"/>
            <w:vAlign w:val="center"/>
          </w:tcPr>
          <w:p w:rsidR="00D92E62" w:rsidRPr="00A5746B" w:rsidRDefault="00D92E62">
            <w:pPr>
              <w:jc w:val="center"/>
              <w:rPr>
                <w:sz w:val="20"/>
                <w:szCs w:val="20"/>
              </w:rPr>
            </w:pPr>
            <w:r w:rsidRPr="00A5746B">
              <w:rPr>
                <w:sz w:val="20"/>
                <w:szCs w:val="20"/>
              </w:rPr>
              <w:t>16,8</w:t>
            </w:r>
          </w:p>
        </w:tc>
      </w:tr>
      <w:tr w:rsidR="00D92E62" w:rsidRPr="00A5746B" w:rsidTr="0006744C">
        <w:trPr>
          <w:cantSplit/>
        </w:trPr>
        <w:tc>
          <w:tcPr>
            <w:tcW w:w="297" w:type="pct"/>
            <w:tcBorders>
              <w:right w:val="single" w:sz="4" w:space="0" w:color="auto"/>
            </w:tcBorders>
            <w:shd w:val="clear" w:color="auto" w:fill="auto"/>
            <w:vAlign w:val="center"/>
          </w:tcPr>
          <w:p w:rsidR="00D92E62" w:rsidRPr="00A5746B" w:rsidRDefault="00D92E62" w:rsidP="00D92E62">
            <w:pPr>
              <w:pStyle w:val="ab"/>
              <w:jc w:val="center"/>
              <w:rPr>
                <w:sz w:val="22"/>
                <w:szCs w:val="22"/>
              </w:rPr>
            </w:pPr>
            <w:r w:rsidRPr="00A5746B">
              <w:rPr>
                <w:sz w:val="22"/>
                <w:szCs w:val="22"/>
              </w:rPr>
              <w:t>9</w:t>
            </w:r>
          </w:p>
        </w:tc>
        <w:tc>
          <w:tcPr>
            <w:tcW w:w="1500" w:type="pct"/>
            <w:tcBorders>
              <w:left w:val="single" w:sz="4" w:space="0" w:color="auto"/>
            </w:tcBorders>
            <w:shd w:val="clear" w:color="auto" w:fill="auto"/>
            <w:vAlign w:val="center"/>
          </w:tcPr>
          <w:p w:rsidR="00D92E62" w:rsidRPr="00A5746B" w:rsidRDefault="00D92E62" w:rsidP="00D92E62">
            <w:pPr>
              <w:jc w:val="center"/>
              <w:rPr>
                <w:sz w:val="22"/>
              </w:rPr>
            </w:pPr>
            <w:r w:rsidRPr="00A5746B">
              <w:rPr>
                <w:sz w:val="22"/>
              </w:rPr>
              <w:t>Котельная (д. Ворца, ул. Чапаевская, 66)</w:t>
            </w:r>
          </w:p>
        </w:tc>
        <w:tc>
          <w:tcPr>
            <w:tcW w:w="594" w:type="pct"/>
            <w:vAlign w:val="center"/>
          </w:tcPr>
          <w:p w:rsidR="00D92E62" w:rsidRPr="00A5746B" w:rsidRDefault="00D92E62">
            <w:pPr>
              <w:jc w:val="center"/>
              <w:rPr>
                <w:sz w:val="20"/>
                <w:szCs w:val="20"/>
              </w:rPr>
            </w:pPr>
            <w:r w:rsidRPr="00A5746B">
              <w:rPr>
                <w:sz w:val="20"/>
                <w:szCs w:val="20"/>
              </w:rPr>
              <w:t>0,440</w:t>
            </w:r>
          </w:p>
        </w:tc>
        <w:tc>
          <w:tcPr>
            <w:tcW w:w="799" w:type="pct"/>
            <w:vAlign w:val="center"/>
          </w:tcPr>
          <w:p w:rsidR="00D92E62" w:rsidRPr="00A5746B" w:rsidRDefault="00D92E62">
            <w:pPr>
              <w:jc w:val="center"/>
              <w:rPr>
                <w:sz w:val="20"/>
                <w:szCs w:val="20"/>
              </w:rPr>
            </w:pPr>
            <w:r w:rsidRPr="00A5746B">
              <w:rPr>
                <w:sz w:val="20"/>
                <w:szCs w:val="20"/>
              </w:rPr>
              <w:t>0,003</w:t>
            </w:r>
          </w:p>
        </w:tc>
        <w:tc>
          <w:tcPr>
            <w:tcW w:w="871" w:type="pct"/>
            <w:shd w:val="clear" w:color="auto" w:fill="auto"/>
            <w:vAlign w:val="center"/>
          </w:tcPr>
          <w:p w:rsidR="00D92E62" w:rsidRPr="00A5746B" w:rsidRDefault="00D92E62">
            <w:pPr>
              <w:jc w:val="center"/>
              <w:rPr>
                <w:sz w:val="20"/>
                <w:szCs w:val="20"/>
              </w:rPr>
            </w:pPr>
            <w:r w:rsidRPr="00A5746B">
              <w:rPr>
                <w:sz w:val="20"/>
                <w:szCs w:val="20"/>
              </w:rPr>
              <w:t>0,601</w:t>
            </w:r>
          </w:p>
        </w:tc>
        <w:tc>
          <w:tcPr>
            <w:tcW w:w="939" w:type="pct"/>
            <w:shd w:val="clear" w:color="auto" w:fill="auto"/>
            <w:vAlign w:val="center"/>
          </w:tcPr>
          <w:p w:rsidR="00D92E62" w:rsidRPr="00A5746B" w:rsidRDefault="00D92E62">
            <w:pPr>
              <w:jc w:val="center"/>
              <w:rPr>
                <w:sz w:val="20"/>
                <w:szCs w:val="20"/>
              </w:rPr>
            </w:pPr>
            <w:r w:rsidRPr="00A5746B">
              <w:rPr>
                <w:sz w:val="20"/>
                <w:szCs w:val="20"/>
              </w:rPr>
              <w:t>14,7</w:t>
            </w:r>
          </w:p>
        </w:tc>
      </w:tr>
      <w:tr w:rsidR="00D92E62" w:rsidRPr="00A5746B" w:rsidTr="0006744C">
        <w:trPr>
          <w:cantSplit/>
        </w:trPr>
        <w:tc>
          <w:tcPr>
            <w:tcW w:w="297" w:type="pct"/>
            <w:tcBorders>
              <w:right w:val="single" w:sz="4" w:space="0" w:color="auto"/>
            </w:tcBorders>
            <w:shd w:val="clear" w:color="auto" w:fill="auto"/>
            <w:vAlign w:val="center"/>
          </w:tcPr>
          <w:p w:rsidR="00D92E62" w:rsidRPr="00A5746B" w:rsidRDefault="00D92E62" w:rsidP="00D92E62">
            <w:pPr>
              <w:pStyle w:val="ab"/>
              <w:jc w:val="center"/>
              <w:rPr>
                <w:sz w:val="22"/>
                <w:szCs w:val="22"/>
              </w:rPr>
            </w:pPr>
            <w:r w:rsidRPr="00A5746B">
              <w:rPr>
                <w:sz w:val="22"/>
                <w:szCs w:val="22"/>
              </w:rPr>
              <w:t>10</w:t>
            </w:r>
          </w:p>
        </w:tc>
        <w:tc>
          <w:tcPr>
            <w:tcW w:w="1500" w:type="pct"/>
            <w:tcBorders>
              <w:left w:val="single" w:sz="4" w:space="0" w:color="auto"/>
            </w:tcBorders>
            <w:shd w:val="clear" w:color="auto" w:fill="auto"/>
            <w:vAlign w:val="center"/>
          </w:tcPr>
          <w:p w:rsidR="00D92E62" w:rsidRPr="00A5746B" w:rsidRDefault="00D92E62" w:rsidP="00D92E62">
            <w:pPr>
              <w:jc w:val="center"/>
              <w:rPr>
                <w:sz w:val="22"/>
              </w:rPr>
            </w:pPr>
            <w:r w:rsidRPr="00A5746B">
              <w:rPr>
                <w:sz w:val="22"/>
              </w:rPr>
              <w:t>Котельная (с.Укан, ул. Советская, 15б)</w:t>
            </w:r>
          </w:p>
        </w:tc>
        <w:tc>
          <w:tcPr>
            <w:tcW w:w="594" w:type="pct"/>
            <w:vAlign w:val="center"/>
          </w:tcPr>
          <w:p w:rsidR="00D92E62" w:rsidRPr="00A5746B" w:rsidRDefault="00D92E62">
            <w:pPr>
              <w:jc w:val="center"/>
              <w:rPr>
                <w:sz w:val="20"/>
                <w:szCs w:val="20"/>
              </w:rPr>
            </w:pPr>
            <w:r w:rsidRPr="00A5746B">
              <w:rPr>
                <w:sz w:val="20"/>
                <w:szCs w:val="20"/>
              </w:rPr>
              <w:t>0,440</w:t>
            </w:r>
          </w:p>
        </w:tc>
        <w:tc>
          <w:tcPr>
            <w:tcW w:w="799" w:type="pct"/>
            <w:vAlign w:val="center"/>
          </w:tcPr>
          <w:p w:rsidR="00D92E62" w:rsidRPr="00A5746B" w:rsidRDefault="00D92E62">
            <w:pPr>
              <w:jc w:val="center"/>
              <w:rPr>
                <w:sz w:val="20"/>
                <w:szCs w:val="20"/>
              </w:rPr>
            </w:pPr>
            <w:r w:rsidRPr="00A5746B">
              <w:rPr>
                <w:sz w:val="20"/>
                <w:szCs w:val="20"/>
              </w:rPr>
              <w:t>0,003</w:t>
            </w:r>
          </w:p>
        </w:tc>
        <w:tc>
          <w:tcPr>
            <w:tcW w:w="871" w:type="pct"/>
            <w:shd w:val="clear" w:color="auto" w:fill="auto"/>
            <w:vAlign w:val="center"/>
          </w:tcPr>
          <w:p w:rsidR="00D92E62" w:rsidRPr="00A5746B" w:rsidRDefault="00D92E62">
            <w:pPr>
              <w:jc w:val="center"/>
              <w:rPr>
                <w:sz w:val="20"/>
                <w:szCs w:val="20"/>
              </w:rPr>
            </w:pPr>
            <w:r w:rsidRPr="00A5746B">
              <w:rPr>
                <w:sz w:val="20"/>
                <w:szCs w:val="20"/>
              </w:rPr>
              <w:t>0,630</w:t>
            </w:r>
          </w:p>
        </w:tc>
        <w:tc>
          <w:tcPr>
            <w:tcW w:w="939" w:type="pct"/>
            <w:shd w:val="clear" w:color="auto" w:fill="auto"/>
            <w:vAlign w:val="center"/>
          </w:tcPr>
          <w:p w:rsidR="00D92E62" w:rsidRPr="00A5746B" w:rsidRDefault="00D92E62">
            <w:pPr>
              <w:jc w:val="center"/>
              <w:rPr>
                <w:sz w:val="20"/>
                <w:szCs w:val="20"/>
              </w:rPr>
            </w:pPr>
            <w:r w:rsidRPr="00A5746B">
              <w:rPr>
                <w:sz w:val="20"/>
                <w:szCs w:val="20"/>
              </w:rPr>
              <w:t>15,4</w:t>
            </w:r>
          </w:p>
        </w:tc>
      </w:tr>
      <w:tr w:rsidR="00D92E62" w:rsidRPr="00A5746B" w:rsidTr="0006744C">
        <w:trPr>
          <w:cantSplit/>
        </w:trPr>
        <w:tc>
          <w:tcPr>
            <w:tcW w:w="297" w:type="pct"/>
            <w:tcBorders>
              <w:right w:val="single" w:sz="4" w:space="0" w:color="auto"/>
            </w:tcBorders>
            <w:shd w:val="clear" w:color="auto" w:fill="auto"/>
            <w:vAlign w:val="center"/>
          </w:tcPr>
          <w:p w:rsidR="00D92E62" w:rsidRPr="00A5746B" w:rsidRDefault="00D92E62" w:rsidP="00D92E62">
            <w:pPr>
              <w:pStyle w:val="ab"/>
              <w:jc w:val="center"/>
              <w:rPr>
                <w:sz w:val="22"/>
                <w:szCs w:val="22"/>
              </w:rPr>
            </w:pPr>
            <w:r w:rsidRPr="00A5746B">
              <w:rPr>
                <w:sz w:val="22"/>
                <w:szCs w:val="22"/>
              </w:rPr>
              <w:t>11</w:t>
            </w:r>
          </w:p>
        </w:tc>
        <w:tc>
          <w:tcPr>
            <w:tcW w:w="1500" w:type="pct"/>
            <w:tcBorders>
              <w:left w:val="single" w:sz="4" w:space="0" w:color="auto"/>
            </w:tcBorders>
            <w:shd w:val="clear" w:color="auto" w:fill="auto"/>
            <w:vAlign w:val="center"/>
          </w:tcPr>
          <w:p w:rsidR="00D92E62" w:rsidRPr="00A5746B" w:rsidRDefault="00D92E62" w:rsidP="00D92E62">
            <w:pPr>
              <w:jc w:val="center"/>
              <w:rPr>
                <w:sz w:val="22"/>
              </w:rPr>
            </w:pPr>
            <w:r w:rsidRPr="00A5746B">
              <w:rPr>
                <w:sz w:val="22"/>
              </w:rPr>
              <w:t>Котельная (п. Яр, ул. Ворошилова, 10ж)</w:t>
            </w:r>
          </w:p>
        </w:tc>
        <w:tc>
          <w:tcPr>
            <w:tcW w:w="594" w:type="pct"/>
            <w:vAlign w:val="center"/>
          </w:tcPr>
          <w:p w:rsidR="00D92E62" w:rsidRPr="00A5746B" w:rsidRDefault="00D92E62">
            <w:pPr>
              <w:jc w:val="center"/>
              <w:rPr>
                <w:sz w:val="20"/>
                <w:szCs w:val="20"/>
              </w:rPr>
            </w:pPr>
            <w:r w:rsidRPr="00A5746B">
              <w:rPr>
                <w:sz w:val="20"/>
                <w:szCs w:val="20"/>
              </w:rPr>
              <w:t>3,430</w:t>
            </w:r>
          </w:p>
        </w:tc>
        <w:tc>
          <w:tcPr>
            <w:tcW w:w="799" w:type="pct"/>
            <w:vAlign w:val="center"/>
          </w:tcPr>
          <w:p w:rsidR="00D92E62" w:rsidRPr="00A5746B" w:rsidRDefault="00D92E62">
            <w:pPr>
              <w:jc w:val="center"/>
              <w:rPr>
                <w:sz w:val="20"/>
                <w:szCs w:val="20"/>
              </w:rPr>
            </w:pPr>
            <w:r w:rsidRPr="00A5746B">
              <w:rPr>
                <w:sz w:val="20"/>
                <w:szCs w:val="20"/>
              </w:rPr>
              <w:t>0,014</w:t>
            </w:r>
          </w:p>
        </w:tc>
        <w:tc>
          <w:tcPr>
            <w:tcW w:w="871" w:type="pct"/>
            <w:shd w:val="clear" w:color="auto" w:fill="auto"/>
            <w:vAlign w:val="center"/>
          </w:tcPr>
          <w:p w:rsidR="00D92E62" w:rsidRPr="00A5746B" w:rsidRDefault="00D92E62">
            <w:pPr>
              <w:jc w:val="center"/>
              <w:rPr>
                <w:sz w:val="20"/>
                <w:szCs w:val="20"/>
              </w:rPr>
            </w:pPr>
            <w:r w:rsidRPr="00A5746B">
              <w:rPr>
                <w:sz w:val="20"/>
                <w:szCs w:val="20"/>
              </w:rPr>
              <w:t>0,401</w:t>
            </w:r>
          </w:p>
        </w:tc>
        <w:tc>
          <w:tcPr>
            <w:tcW w:w="939" w:type="pct"/>
            <w:shd w:val="clear" w:color="auto" w:fill="auto"/>
            <w:vAlign w:val="center"/>
          </w:tcPr>
          <w:p w:rsidR="00D92E62" w:rsidRPr="00A5746B" w:rsidRDefault="00D92E62">
            <w:pPr>
              <w:jc w:val="center"/>
              <w:rPr>
                <w:sz w:val="20"/>
                <w:szCs w:val="20"/>
              </w:rPr>
            </w:pPr>
            <w:r w:rsidRPr="00A5746B">
              <w:rPr>
                <w:sz w:val="20"/>
                <w:szCs w:val="20"/>
              </w:rPr>
              <w:t>76,2</w:t>
            </w:r>
          </w:p>
        </w:tc>
      </w:tr>
      <w:tr w:rsidR="00D92E62" w:rsidRPr="00A5746B" w:rsidTr="0006744C">
        <w:trPr>
          <w:cantSplit/>
        </w:trPr>
        <w:tc>
          <w:tcPr>
            <w:tcW w:w="297" w:type="pct"/>
            <w:tcBorders>
              <w:right w:val="single" w:sz="4" w:space="0" w:color="auto"/>
            </w:tcBorders>
            <w:shd w:val="clear" w:color="auto" w:fill="auto"/>
            <w:vAlign w:val="center"/>
          </w:tcPr>
          <w:p w:rsidR="00D92E62" w:rsidRPr="00A5746B" w:rsidRDefault="00D92E62" w:rsidP="00D92E62">
            <w:pPr>
              <w:pStyle w:val="ab"/>
              <w:jc w:val="center"/>
              <w:rPr>
                <w:sz w:val="22"/>
                <w:szCs w:val="22"/>
              </w:rPr>
            </w:pPr>
            <w:r w:rsidRPr="00A5746B">
              <w:rPr>
                <w:sz w:val="22"/>
                <w:szCs w:val="22"/>
              </w:rPr>
              <w:t>12</w:t>
            </w:r>
          </w:p>
        </w:tc>
        <w:tc>
          <w:tcPr>
            <w:tcW w:w="1500" w:type="pct"/>
            <w:tcBorders>
              <w:left w:val="single" w:sz="4" w:space="0" w:color="auto"/>
            </w:tcBorders>
            <w:shd w:val="clear" w:color="auto" w:fill="auto"/>
            <w:vAlign w:val="center"/>
          </w:tcPr>
          <w:p w:rsidR="00D92E62" w:rsidRPr="00A5746B" w:rsidRDefault="00D92E62" w:rsidP="00D92E62">
            <w:pPr>
              <w:jc w:val="center"/>
              <w:rPr>
                <w:sz w:val="22"/>
              </w:rPr>
            </w:pPr>
            <w:r w:rsidRPr="00A5746B">
              <w:rPr>
                <w:sz w:val="22"/>
              </w:rPr>
              <w:t>Котельная (д.Бармашур, ул. Советская, 42а)</w:t>
            </w:r>
          </w:p>
        </w:tc>
        <w:tc>
          <w:tcPr>
            <w:tcW w:w="594" w:type="pct"/>
            <w:vAlign w:val="center"/>
          </w:tcPr>
          <w:p w:rsidR="00D92E62" w:rsidRPr="00A5746B" w:rsidRDefault="00D92E62">
            <w:pPr>
              <w:jc w:val="center"/>
              <w:rPr>
                <w:sz w:val="20"/>
                <w:szCs w:val="20"/>
              </w:rPr>
            </w:pPr>
            <w:r w:rsidRPr="00A5746B">
              <w:rPr>
                <w:sz w:val="20"/>
                <w:szCs w:val="20"/>
              </w:rPr>
              <w:t>0,447</w:t>
            </w:r>
          </w:p>
        </w:tc>
        <w:tc>
          <w:tcPr>
            <w:tcW w:w="799" w:type="pct"/>
            <w:vAlign w:val="center"/>
          </w:tcPr>
          <w:p w:rsidR="00D92E62" w:rsidRPr="00A5746B" w:rsidRDefault="00D92E62">
            <w:pPr>
              <w:jc w:val="center"/>
              <w:rPr>
                <w:sz w:val="20"/>
                <w:szCs w:val="20"/>
              </w:rPr>
            </w:pPr>
            <w:r w:rsidRPr="00A5746B">
              <w:rPr>
                <w:sz w:val="20"/>
                <w:szCs w:val="20"/>
              </w:rPr>
              <w:t>0,003</w:t>
            </w:r>
          </w:p>
        </w:tc>
        <w:tc>
          <w:tcPr>
            <w:tcW w:w="871" w:type="pct"/>
            <w:shd w:val="clear" w:color="auto" w:fill="auto"/>
            <w:vAlign w:val="center"/>
          </w:tcPr>
          <w:p w:rsidR="00D92E62" w:rsidRPr="00A5746B" w:rsidRDefault="00D92E62">
            <w:pPr>
              <w:jc w:val="center"/>
              <w:rPr>
                <w:sz w:val="20"/>
                <w:szCs w:val="20"/>
              </w:rPr>
            </w:pPr>
            <w:r w:rsidRPr="00A5746B">
              <w:rPr>
                <w:sz w:val="20"/>
                <w:szCs w:val="20"/>
              </w:rPr>
              <w:t>0,740</w:t>
            </w:r>
          </w:p>
        </w:tc>
        <w:tc>
          <w:tcPr>
            <w:tcW w:w="939" w:type="pct"/>
            <w:shd w:val="clear" w:color="auto" w:fill="auto"/>
            <w:vAlign w:val="center"/>
          </w:tcPr>
          <w:p w:rsidR="00D92E62" w:rsidRPr="00A5746B" w:rsidRDefault="00D92E62">
            <w:pPr>
              <w:jc w:val="center"/>
              <w:rPr>
                <w:sz w:val="20"/>
                <w:szCs w:val="20"/>
              </w:rPr>
            </w:pPr>
            <w:r w:rsidRPr="00A5746B">
              <w:rPr>
                <w:sz w:val="20"/>
                <w:szCs w:val="20"/>
              </w:rPr>
              <w:t>18,4</w:t>
            </w:r>
          </w:p>
        </w:tc>
      </w:tr>
      <w:tr w:rsidR="00D92E62" w:rsidRPr="00A5746B" w:rsidTr="0006744C">
        <w:trPr>
          <w:cantSplit/>
        </w:trPr>
        <w:tc>
          <w:tcPr>
            <w:tcW w:w="297" w:type="pct"/>
            <w:tcBorders>
              <w:right w:val="single" w:sz="4" w:space="0" w:color="auto"/>
            </w:tcBorders>
            <w:shd w:val="clear" w:color="auto" w:fill="auto"/>
            <w:vAlign w:val="center"/>
          </w:tcPr>
          <w:p w:rsidR="00D92E62" w:rsidRPr="00A5746B" w:rsidRDefault="00D92E62" w:rsidP="00D92E62">
            <w:pPr>
              <w:pStyle w:val="ab"/>
              <w:jc w:val="center"/>
              <w:rPr>
                <w:sz w:val="22"/>
                <w:szCs w:val="22"/>
              </w:rPr>
            </w:pPr>
            <w:r w:rsidRPr="00A5746B">
              <w:rPr>
                <w:sz w:val="22"/>
                <w:szCs w:val="22"/>
              </w:rPr>
              <w:t>13</w:t>
            </w:r>
          </w:p>
        </w:tc>
        <w:tc>
          <w:tcPr>
            <w:tcW w:w="1500" w:type="pct"/>
            <w:tcBorders>
              <w:left w:val="single" w:sz="4" w:space="0" w:color="auto"/>
            </w:tcBorders>
            <w:shd w:val="clear" w:color="auto" w:fill="auto"/>
            <w:vAlign w:val="center"/>
          </w:tcPr>
          <w:p w:rsidR="00D92E62" w:rsidRPr="00A5746B" w:rsidRDefault="00D92E62" w:rsidP="00D92E62">
            <w:pPr>
              <w:jc w:val="center"/>
              <w:rPr>
                <w:sz w:val="22"/>
              </w:rPr>
            </w:pPr>
            <w:r w:rsidRPr="00A5746B">
              <w:rPr>
                <w:sz w:val="22"/>
              </w:rPr>
              <w:t>Котельная (п.Яр, ул. Вокзальная, 21Б)</w:t>
            </w:r>
          </w:p>
        </w:tc>
        <w:tc>
          <w:tcPr>
            <w:tcW w:w="594" w:type="pct"/>
            <w:vAlign w:val="center"/>
          </w:tcPr>
          <w:p w:rsidR="00D92E62" w:rsidRPr="00A5746B" w:rsidRDefault="00D92E62">
            <w:pPr>
              <w:jc w:val="center"/>
              <w:rPr>
                <w:sz w:val="20"/>
                <w:szCs w:val="20"/>
              </w:rPr>
            </w:pPr>
            <w:r w:rsidRPr="00A5746B">
              <w:rPr>
                <w:sz w:val="20"/>
                <w:szCs w:val="20"/>
              </w:rPr>
              <w:t>0,043</w:t>
            </w:r>
          </w:p>
        </w:tc>
        <w:tc>
          <w:tcPr>
            <w:tcW w:w="799" w:type="pct"/>
            <w:vAlign w:val="center"/>
          </w:tcPr>
          <w:p w:rsidR="00D92E62" w:rsidRPr="00A5746B" w:rsidRDefault="00D92E62">
            <w:pPr>
              <w:jc w:val="center"/>
              <w:rPr>
                <w:sz w:val="20"/>
                <w:szCs w:val="20"/>
              </w:rPr>
            </w:pPr>
            <w:r w:rsidRPr="00A5746B">
              <w:rPr>
                <w:sz w:val="20"/>
                <w:szCs w:val="20"/>
              </w:rPr>
              <w:t>0,000</w:t>
            </w:r>
          </w:p>
        </w:tc>
        <w:tc>
          <w:tcPr>
            <w:tcW w:w="871" w:type="pct"/>
            <w:shd w:val="clear" w:color="auto" w:fill="auto"/>
            <w:vAlign w:val="center"/>
          </w:tcPr>
          <w:p w:rsidR="00D92E62" w:rsidRPr="00A5746B" w:rsidRDefault="00D92E62">
            <w:pPr>
              <w:jc w:val="center"/>
              <w:rPr>
                <w:sz w:val="20"/>
                <w:szCs w:val="20"/>
              </w:rPr>
            </w:pPr>
            <w:r w:rsidRPr="00A5746B">
              <w:rPr>
                <w:sz w:val="20"/>
                <w:szCs w:val="20"/>
              </w:rPr>
              <w:t>0,826</w:t>
            </w:r>
          </w:p>
        </w:tc>
        <w:tc>
          <w:tcPr>
            <w:tcW w:w="939" w:type="pct"/>
            <w:shd w:val="clear" w:color="auto" w:fill="auto"/>
            <w:vAlign w:val="center"/>
          </w:tcPr>
          <w:p w:rsidR="00D92E62" w:rsidRPr="00A5746B" w:rsidRDefault="00D92E62">
            <w:pPr>
              <w:jc w:val="center"/>
              <w:rPr>
                <w:sz w:val="20"/>
                <w:szCs w:val="20"/>
              </w:rPr>
            </w:pPr>
            <w:r w:rsidRPr="00A5746B">
              <w:rPr>
                <w:sz w:val="20"/>
                <w:szCs w:val="20"/>
              </w:rPr>
              <w:t>2,0</w:t>
            </w:r>
          </w:p>
        </w:tc>
      </w:tr>
      <w:tr w:rsidR="00D92E62" w:rsidRPr="00A5746B" w:rsidTr="0006744C">
        <w:trPr>
          <w:cantSplit/>
        </w:trPr>
        <w:tc>
          <w:tcPr>
            <w:tcW w:w="297" w:type="pct"/>
            <w:tcBorders>
              <w:right w:val="single" w:sz="4" w:space="0" w:color="auto"/>
            </w:tcBorders>
            <w:shd w:val="clear" w:color="auto" w:fill="auto"/>
            <w:vAlign w:val="center"/>
          </w:tcPr>
          <w:p w:rsidR="00D92E62" w:rsidRPr="00A5746B" w:rsidRDefault="00D92E62" w:rsidP="00D92E62">
            <w:pPr>
              <w:pStyle w:val="ab"/>
              <w:jc w:val="center"/>
              <w:rPr>
                <w:sz w:val="22"/>
                <w:szCs w:val="22"/>
              </w:rPr>
            </w:pPr>
            <w:r w:rsidRPr="00A5746B">
              <w:rPr>
                <w:sz w:val="22"/>
                <w:szCs w:val="22"/>
              </w:rPr>
              <w:t>14</w:t>
            </w:r>
          </w:p>
        </w:tc>
        <w:tc>
          <w:tcPr>
            <w:tcW w:w="1500" w:type="pct"/>
            <w:tcBorders>
              <w:left w:val="single" w:sz="4" w:space="0" w:color="auto"/>
            </w:tcBorders>
            <w:shd w:val="clear" w:color="auto" w:fill="auto"/>
            <w:vAlign w:val="center"/>
          </w:tcPr>
          <w:p w:rsidR="00D92E62" w:rsidRPr="00A5746B" w:rsidRDefault="00D92E62" w:rsidP="00D92E62">
            <w:pPr>
              <w:jc w:val="center"/>
              <w:rPr>
                <w:sz w:val="22"/>
              </w:rPr>
            </w:pPr>
            <w:r w:rsidRPr="00A5746B">
              <w:rPr>
                <w:sz w:val="22"/>
              </w:rPr>
              <w:t>Котельная (п.Яр, ул. Горького, 23)</w:t>
            </w:r>
          </w:p>
        </w:tc>
        <w:tc>
          <w:tcPr>
            <w:tcW w:w="594" w:type="pct"/>
            <w:vAlign w:val="center"/>
          </w:tcPr>
          <w:p w:rsidR="00D92E62" w:rsidRPr="00A5746B" w:rsidRDefault="00D92E62">
            <w:pPr>
              <w:jc w:val="center"/>
              <w:rPr>
                <w:sz w:val="20"/>
                <w:szCs w:val="20"/>
              </w:rPr>
            </w:pPr>
            <w:r w:rsidRPr="00A5746B">
              <w:rPr>
                <w:sz w:val="20"/>
                <w:szCs w:val="20"/>
              </w:rPr>
              <w:t>0,258</w:t>
            </w:r>
          </w:p>
        </w:tc>
        <w:tc>
          <w:tcPr>
            <w:tcW w:w="799" w:type="pct"/>
            <w:vAlign w:val="center"/>
          </w:tcPr>
          <w:p w:rsidR="00D92E62" w:rsidRPr="00A5746B" w:rsidRDefault="00D92E62">
            <w:pPr>
              <w:jc w:val="center"/>
              <w:rPr>
                <w:sz w:val="20"/>
                <w:szCs w:val="20"/>
              </w:rPr>
            </w:pPr>
            <w:r w:rsidRPr="00A5746B">
              <w:rPr>
                <w:sz w:val="20"/>
                <w:szCs w:val="20"/>
              </w:rPr>
              <w:t>0,002</w:t>
            </w:r>
          </w:p>
        </w:tc>
        <w:tc>
          <w:tcPr>
            <w:tcW w:w="871" w:type="pct"/>
            <w:shd w:val="clear" w:color="auto" w:fill="auto"/>
            <w:vAlign w:val="center"/>
          </w:tcPr>
          <w:p w:rsidR="00D92E62" w:rsidRPr="00A5746B" w:rsidRDefault="00D92E62">
            <w:pPr>
              <w:jc w:val="center"/>
              <w:rPr>
                <w:sz w:val="20"/>
                <w:szCs w:val="20"/>
              </w:rPr>
            </w:pPr>
            <w:r w:rsidRPr="00A5746B">
              <w:rPr>
                <w:sz w:val="20"/>
                <w:szCs w:val="20"/>
              </w:rPr>
              <w:t>0,814</w:t>
            </w:r>
          </w:p>
        </w:tc>
        <w:tc>
          <w:tcPr>
            <w:tcW w:w="939" w:type="pct"/>
            <w:shd w:val="clear" w:color="auto" w:fill="auto"/>
            <w:vAlign w:val="center"/>
          </w:tcPr>
          <w:p w:rsidR="00D92E62" w:rsidRPr="00A5746B" w:rsidRDefault="00D92E62">
            <w:pPr>
              <w:jc w:val="center"/>
              <w:rPr>
                <w:sz w:val="20"/>
                <w:szCs w:val="20"/>
              </w:rPr>
            </w:pPr>
            <w:r w:rsidRPr="00A5746B">
              <w:rPr>
                <w:sz w:val="20"/>
                <w:szCs w:val="20"/>
              </w:rPr>
              <w:t>11,6</w:t>
            </w:r>
          </w:p>
        </w:tc>
      </w:tr>
      <w:tr w:rsidR="00D92E62" w:rsidRPr="00A5746B" w:rsidTr="0006744C">
        <w:trPr>
          <w:cantSplit/>
        </w:trPr>
        <w:tc>
          <w:tcPr>
            <w:tcW w:w="297" w:type="pct"/>
            <w:tcBorders>
              <w:right w:val="single" w:sz="4" w:space="0" w:color="auto"/>
            </w:tcBorders>
            <w:shd w:val="clear" w:color="auto" w:fill="auto"/>
            <w:vAlign w:val="center"/>
          </w:tcPr>
          <w:p w:rsidR="00D92E62" w:rsidRPr="00A5746B" w:rsidRDefault="00D92E62" w:rsidP="00D92E62">
            <w:pPr>
              <w:pStyle w:val="ab"/>
              <w:jc w:val="center"/>
              <w:rPr>
                <w:sz w:val="22"/>
                <w:szCs w:val="22"/>
              </w:rPr>
            </w:pPr>
            <w:r w:rsidRPr="00A5746B">
              <w:rPr>
                <w:sz w:val="22"/>
                <w:szCs w:val="22"/>
              </w:rPr>
              <w:t>15</w:t>
            </w:r>
          </w:p>
        </w:tc>
        <w:tc>
          <w:tcPr>
            <w:tcW w:w="1500" w:type="pct"/>
            <w:tcBorders>
              <w:left w:val="single" w:sz="4" w:space="0" w:color="auto"/>
            </w:tcBorders>
            <w:shd w:val="clear" w:color="auto" w:fill="auto"/>
            <w:vAlign w:val="center"/>
          </w:tcPr>
          <w:p w:rsidR="00D92E62" w:rsidRPr="00A5746B" w:rsidRDefault="00504481" w:rsidP="00D92E62">
            <w:pPr>
              <w:jc w:val="center"/>
              <w:rPr>
                <w:sz w:val="22"/>
              </w:rPr>
            </w:pPr>
            <w:r>
              <w:rPr>
                <w:sz w:val="22"/>
              </w:rPr>
              <w:t>Котельная</w:t>
            </w:r>
            <w:r w:rsidR="00D92E62" w:rsidRPr="00A5746B">
              <w:rPr>
                <w:sz w:val="22"/>
              </w:rPr>
              <w:t xml:space="preserve"> (с.Пудем, ул. Горького, 49а, А)</w:t>
            </w:r>
          </w:p>
        </w:tc>
        <w:tc>
          <w:tcPr>
            <w:tcW w:w="594" w:type="pct"/>
            <w:vAlign w:val="center"/>
          </w:tcPr>
          <w:p w:rsidR="00D92E62" w:rsidRPr="00A5746B" w:rsidRDefault="00D92E62">
            <w:pPr>
              <w:jc w:val="center"/>
              <w:rPr>
                <w:sz w:val="20"/>
                <w:szCs w:val="20"/>
              </w:rPr>
            </w:pPr>
            <w:r w:rsidRPr="00A5746B">
              <w:rPr>
                <w:sz w:val="20"/>
                <w:szCs w:val="20"/>
              </w:rPr>
              <w:t>0,170</w:t>
            </w:r>
          </w:p>
        </w:tc>
        <w:tc>
          <w:tcPr>
            <w:tcW w:w="799" w:type="pct"/>
            <w:vAlign w:val="center"/>
          </w:tcPr>
          <w:p w:rsidR="00D92E62" w:rsidRPr="00A5746B" w:rsidRDefault="00D92E62">
            <w:pPr>
              <w:jc w:val="center"/>
              <w:rPr>
                <w:sz w:val="20"/>
                <w:szCs w:val="20"/>
              </w:rPr>
            </w:pPr>
            <w:r w:rsidRPr="00A5746B">
              <w:rPr>
                <w:sz w:val="20"/>
                <w:szCs w:val="20"/>
              </w:rPr>
              <w:t>0,005</w:t>
            </w:r>
          </w:p>
        </w:tc>
        <w:tc>
          <w:tcPr>
            <w:tcW w:w="871" w:type="pct"/>
            <w:shd w:val="clear" w:color="auto" w:fill="auto"/>
            <w:vAlign w:val="center"/>
          </w:tcPr>
          <w:p w:rsidR="00D92E62" w:rsidRPr="00A5746B" w:rsidRDefault="00D92E62">
            <w:pPr>
              <w:jc w:val="center"/>
              <w:rPr>
                <w:sz w:val="20"/>
                <w:szCs w:val="20"/>
              </w:rPr>
            </w:pPr>
            <w:r w:rsidRPr="00A5746B">
              <w:rPr>
                <w:sz w:val="20"/>
                <w:szCs w:val="20"/>
              </w:rPr>
              <w:t>2,841</w:t>
            </w:r>
          </w:p>
        </w:tc>
        <w:tc>
          <w:tcPr>
            <w:tcW w:w="939" w:type="pct"/>
            <w:shd w:val="clear" w:color="auto" w:fill="auto"/>
            <w:vAlign w:val="center"/>
          </w:tcPr>
          <w:p w:rsidR="00D92E62" w:rsidRPr="00A5746B" w:rsidRDefault="00D92E62">
            <w:pPr>
              <w:jc w:val="center"/>
              <w:rPr>
                <w:sz w:val="20"/>
                <w:szCs w:val="20"/>
              </w:rPr>
            </w:pPr>
            <w:r w:rsidRPr="00A5746B">
              <w:rPr>
                <w:sz w:val="20"/>
                <w:szCs w:val="20"/>
              </w:rPr>
              <w:t>26,8</w:t>
            </w:r>
          </w:p>
        </w:tc>
      </w:tr>
      <w:tr w:rsidR="00D92E62" w:rsidRPr="00A5746B" w:rsidTr="0006744C">
        <w:trPr>
          <w:cantSplit/>
        </w:trPr>
        <w:tc>
          <w:tcPr>
            <w:tcW w:w="297" w:type="pct"/>
            <w:tcBorders>
              <w:right w:val="single" w:sz="4" w:space="0" w:color="auto"/>
            </w:tcBorders>
            <w:shd w:val="clear" w:color="auto" w:fill="auto"/>
            <w:vAlign w:val="center"/>
          </w:tcPr>
          <w:p w:rsidR="00D92E62" w:rsidRPr="00A5746B" w:rsidRDefault="00D92E62" w:rsidP="00D92E62">
            <w:pPr>
              <w:pStyle w:val="ab"/>
              <w:jc w:val="center"/>
              <w:rPr>
                <w:sz w:val="22"/>
                <w:szCs w:val="22"/>
              </w:rPr>
            </w:pPr>
            <w:r w:rsidRPr="00A5746B">
              <w:rPr>
                <w:sz w:val="22"/>
                <w:szCs w:val="22"/>
              </w:rPr>
              <w:t>16</w:t>
            </w:r>
          </w:p>
        </w:tc>
        <w:tc>
          <w:tcPr>
            <w:tcW w:w="1500" w:type="pct"/>
            <w:tcBorders>
              <w:left w:val="single" w:sz="4" w:space="0" w:color="auto"/>
            </w:tcBorders>
            <w:shd w:val="clear" w:color="auto" w:fill="auto"/>
            <w:vAlign w:val="center"/>
          </w:tcPr>
          <w:p w:rsidR="00D92E62" w:rsidRPr="00A5746B" w:rsidRDefault="00D92E62" w:rsidP="00D92E62">
            <w:pPr>
              <w:jc w:val="center"/>
              <w:rPr>
                <w:sz w:val="22"/>
              </w:rPr>
            </w:pPr>
            <w:r w:rsidRPr="00A5746B">
              <w:rPr>
                <w:sz w:val="22"/>
              </w:rPr>
              <w:t>Котельная (с.Никольское, ул. Центральная, 4)</w:t>
            </w:r>
          </w:p>
        </w:tc>
        <w:tc>
          <w:tcPr>
            <w:tcW w:w="594" w:type="pct"/>
            <w:vAlign w:val="center"/>
          </w:tcPr>
          <w:p w:rsidR="00D92E62" w:rsidRPr="00A5746B" w:rsidRDefault="00D92E62">
            <w:pPr>
              <w:jc w:val="center"/>
              <w:rPr>
                <w:sz w:val="20"/>
                <w:szCs w:val="20"/>
              </w:rPr>
            </w:pPr>
            <w:r w:rsidRPr="00A5746B">
              <w:rPr>
                <w:sz w:val="20"/>
                <w:szCs w:val="20"/>
              </w:rPr>
              <w:t>0,340</w:t>
            </w:r>
          </w:p>
        </w:tc>
        <w:tc>
          <w:tcPr>
            <w:tcW w:w="799" w:type="pct"/>
            <w:vAlign w:val="center"/>
          </w:tcPr>
          <w:p w:rsidR="00D92E62" w:rsidRPr="00A5746B" w:rsidRDefault="00D92E62">
            <w:pPr>
              <w:jc w:val="center"/>
              <w:rPr>
                <w:sz w:val="20"/>
                <w:szCs w:val="20"/>
              </w:rPr>
            </w:pPr>
            <w:r w:rsidRPr="00A5746B">
              <w:rPr>
                <w:sz w:val="20"/>
                <w:szCs w:val="20"/>
              </w:rPr>
              <w:t>0,004</w:t>
            </w:r>
          </w:p>
        </w:tc>
        <w:tc>
          <w:tcPr>
            <w:tcW w:w="871" w:type="pct"/>
            <w:shd w:val="clear" w:color="auto" w:fill="auto"/>
            <w:vAlign w:val="center"/>
          </w:tcPr>
          <w:p w:rsidR="00D92E62" w:rsidRPr="00A5746B" w:rsidRDefault="00D92E62">
            <w:pPr>
              <w:jc w:val="center"/>
              <w:rPr>
                <w:sz w:val="20"/>
                <w:szCs w:val="20"/>
              </w:rPr>
            </w:pPr>
            <w:r w:rsidRPr="00A5746B">
              <w:rPr>
                <w:sz w:val="20"/>
                <w:szCs w:val="20"/>
              </w:rPr>
              <w:t>1,231</w:t>
            </w:r>
          </w:p>
        </w:tc>
        <w:tc>
          <w:tcPr>
            <w:tcW w:w="939" w:type="pct"/>
            <w:shd w:val="clear" w:color="auto" w:fill="auto"/>
            <w:vAlign w:val="center"/>
          </w:tcPr>
          <w:p w:rsidR="00D92E62" w:rsidRPr="00A5746B" w:rsidRDefault="00D92E62">
            <w:pPr>
              <w:jc w:val="center"/>
              <w:rPr>
                <w:sz w:val="20"/>
                <w:szCs w:val="20"/>
              </w:rPr>
            </w:pPr>
            <w:r w:rsidRPr="00A5746B">
              <w:rPr>
                <w:sz w:val="20"/>
                <w:szCs w:val="20"/>
              </w:rPr>
              <w:t>23,2</w:t>
            </w:r>
          </w:p>
        </w:tc>
      </w:tr>
      <w:tr w:rsidR="00D92E62" w:rsidRPr="00A5746B" w:rsidTr="0006744C">
        <w:trPr>
          <w:cantSplit/>
        </w:trPr>
        <w:tc>
          <w:tcPr>
            <w:tcW w:w="297" w:type="pct"/>
            <w:tcBorders>
              <w:right w:val="single" w:sz="4" w:space="0" w:color="auto"/>
            </w:tcBorders>
            <w:shd w:val="clear" w:color="auto" w:fill="auto"/>
            <w:vAlign w:val="center"/>
          </w:tcPr>
          <w:p w:rsidR="00D92E62" w:rsidRPr="00A5746B" w:rsidRDefault="00D92E62" w:rsidP="00D92E62">
            <w:pPr>
              <w:pStyle w:val="ab"/>
              <w:jc w:val="center"/>
              <w:rPr>
                <w:sz w:val="22"/>
                <w:szCs w:val="22"/>
              </w:rPr>
            </w:pPr>
            <w:r w:rsidRPr="00A5746B">
              <w:rPr>
                <w:sz w:val="22"/>
                <w:szCs w:val="22"/>
              </w:rPr>
              <w:t>17</w:t>
            </w:r>
          </w:p>
        </w:tc>
        <w:tc>
          <w:tcPr>
            <w:tcW w:w="1500" w:type="pct"/>
            <w:tcBorders>
              <w:left w:val="single" w:sz="4" w:space="0" w:color="auto"/>
            </w:tcBorders>
            <w:shd w:val="clear" w:color="auto" w:fill="auto"/>
            <w:vAlign w:val="center"/>
          </w:tcPr>
          <w:p w:rsidR="00D92E62" w:rsidRPr="00A5746B" w:rsidRDefault="00D92E62" w:rsidP="00D92E62">
            <w:pPr>
              <w:jc w:val="center"/>
              <w:rPr>
                <w:sz w:val="22"/>
              </w:rPr>
            </w:pPr>
            <w:r w:rsidRPr="00A5746B">
              <w:rPr>
                <w:sz w:val="22"/>
              </w:rPr>
              <w:t>Котельная (с.Елово, ул. Школьная, 11а)</w:t>
            </w:r>
          </w:p>
        </w:tc>
        <w:tc>
          <w:tcPr>
            <w:tcW w:w="594" w:type="pct"/>
            <w:vAlign w:val="center"/>
          </w:tcPr>
          <w:p w:rsidR="00D92E62" w:rsidRPr="00A5746B" w:rsidRDefault="00D92E62">
            <w:pPr>
              <w:jc w:val="center"/>
              <w:rPr>
                <w:sz w:val="20"/>
                <w:szCs w:val="20"/>
              </w:rPr>
            </w:pPr>
            <w:r w:rsidRPr="00A5746B">
              <w:rPr>
                <w:sz w:val="20"/>
                <w:szCs w:val="20"/>
              </w:rPr>
              <w:t>0,440</w:t>
            </w:r>
          </w:p>
        </w:tc>
        <w:tc>
          <w:tcPr>
            <w:tcW w:w="799" w:type="pct"/>
            <w:vAlign w:val="center"/>
          </w:tcPr>
          <w:p w:rsidR="00D92E62" w:rsidRPr="00A5746B" w:rsidRDefault="00D92E62">
            <w:pPr>
              <w:jc w:val="center"/>
              <w:rPr>
                <w:sz w:val="20"/>
                <w:szCs w:val="20"/>
              </w:rPr>
            </w:pPr>
            <w:r w:rsidRPr="00A5746B">
              <w:rPr>
                <w:sz w:val="20"/>
                <w:szCs w:val="20"/>
              </w:rPr>
              <w:t>0,002</w:t>
            </w:r>
          </w:p>
        </w:tc>
        <w:tc>
          <w:tcPr>
            <w:tcW w:w="871" w:type="pct"/>
            <w:shd w:val="clear" w:color="auto" w:fill="auto"/>
            <w:vAlign w:val="center"/>
          </w:tcPr>
          <w:p w:rsidR="00D92E62" w:rsidRPr="00A5746B" w:rsidRDefault="00D92E62">
            <w:pPr>
              <w:jc w:val="center"/>
              <w:rPr>
                <w:sz w:val="20"/>
                <w:szCs w:val="20"/>
              </w:rPr>
            </w:pPr>
            <w:r w:rsidRPr="00A5746B">
              <w:rPr>
                <w:sz w:val="20"/>
                <w:szCs w:val="20"/>
              </w:rPr>
              <w:t>0,553</w:t>
            </w:r>
          </w:p>
        </w:tc>
        <w:tc>
          <w:tcPr>
            <w:tcW w:w="939" w:type="pct"/>
            <w:shd w:val="clear" w:color="auto" w:fill="auto"/>
            <w:vAlign w:val="center"/>
          </w:tcPr>
          <w:p w:rsidR="00D92E62" w:rsidRPr="00A5746B" w:rsidRDefault="00D92E62">
            <w:pPr>
              <w:jc w:val="center"/>
              <w:rPr>
                <w:sz w:val="20"/>
                <w:szCs w:val="20"/>
              </w:rPr>
            </w:pPr>
            <w:r w:rsidRPr="00A5746B">
              <w:rPr>
                <w:sz w:val="20"/>
                <w:szCs w:val="20"/>
              </w:rPr>
              <w:t>13,5</w:t>
            </w:r>
          </w:p>
        </w:tc>
      </w:tr>
      <w:tr w:rsidR="00D92E62" w:rsidRPr="00A5746B" w:rsidTr="0006744C">
        <w:trPr>
          <w:cantSplit/>
        </w:trPr>
        <w:tc>
          <w:tcPr>
            <w:tcW w:w="297" w:type="pct"/>
            <w:tcBorders>
              <w:right w:val="single" w:sz="4" w:space="0" w:color="auto"/>
            </w:tcBorders>
            <w:shd w:val="clear" w:color="auto" w:fill="auto"/>
            <w:vAlign w:val="center"/>
          </w:tcPr>
          <w:p w:rsidR="00D92E62" w:rsidRPr="00A5746B" w:rsidRDefault="00D92E62" w:rsidP="00D92E62">
            <w:pPr>
              <w:pStyle w:val="ab"/>
              <w:jc w:val="center"/>
              <w:rPr>
                <w:sz w:val="22"/>
                <w:szCs w:val="22"/>
              </w:rPr>
            </w:pPr>
            <w:r w:rsidRPr="00A5746B">
              <w:rPr>
                <w:sz w:val="22"/>
                <w:szCs w:val="22"/>
              </w:rPr>
              <w:t>18</w:t>
            </w:r>
          </w:p>
        </w:tc>
        <w:tc>
          <w:tcPr>
            <w:tcW w:w="1500" w:type="pct"/>
            <w:tcBorders>
              <w:left w:val="single" w:sz="4" w:space="0" w:color="auto"/>
            </w:tcBorders>
            <w:shd w:val="clear" w:color="auto" w:fill="auto"/>
            <w:vAlign w:val="center"/>
          </w:tcPr>
          <w:p w:rsidR="00D92E62" w:rsidRPr="00A5746B" w:rsidRDefault="00D92E62" w:rsidP="00D92E62">
            <w:pPr>
              <w:jc w:val="center"/>
              <w:rPr>
                <w:sz w:val="22"/>
              </w:rPr>
            </w:pPr>
            <w:r w:rsidRPr="00A5746B">
              <w:rPr>
                <w:sz w:val="22"/>
              </w:rPr>
              <w:t>Котельная (п.Яр, ул. Пролетарская, 14)</w:t>
            </w:r>
          </w:p>
        </w:tc>
        <w:tc>
          <w:tcPr>
            <w:tcW w:w="594" w:type="pct"/>
            <w:vAlign w:val="center"/>
          </w:tcPr>
          <w:p w:rsidR="00D92E62" w:rsidRPr="00A5746B" w:rsidRDefault="00D92E62">
            <w:pPr>
              <w:jc w:val="center"/>
              <w:rPr>
                <w:sz w:val="20"/>
                <w:szCs w:val="20"/>
              </w:rPr>
            </w:pPr>
            <w:r w:rsidRPr="00A5746B">
              <w:rPr>
                <w:sz w:val="20"/>
                <w:szCs w:val="20"/>
              </w:rPr>
              <w:t>0,222</w:t>
            </w:r>
          </w:p>
        </w:tc>
        <w:tc>
          <w:tcPr>
            <w:tcW w:w="799" w:type="pct"/>
            <w:vAlign w:val="center"/>
          </w:tcPr>
          <w:p w:rsidR="00D92E62" w:rsidRPr="00A5746B" w:rsidRDefault="00D92E62">
            <w:pPr>
              <w:jc w:val="center"/>
              <w:rPr>
                <w:sz w:val="20"/>
                <w:szCs w:val="20"/>
              </w:rPr>
            </w:pPr>
            <w:r w:rsidRPr="00A5746B">
              <w:rPr>
                <w:sz w:val="20"/>
                <w:szCs w:val="20"/>
              </w:rPr>
              <w:t>0,002</w:t>
            </w:r>
          </w:p>
        </w:tc>
        <w:tc>
          <w:tcPr>
            <w:tcW w:w="871" w:type="pct"/>
            <w:shd w:val="clear" w:color="auto" w:fill="auto"/>
            <w:vAlign w:val="center"/>
          </w:tcPr>
          <w:p w:rsidR="00D92E62" w:rsidRPr="00A5746B" w:rsidRDefault="00D92E62">
            <w:pPr>
              <w:jc w:val="center"/>
              <w:rPr>
                <w:sz w:val="20"/>
                <w:szCs w:val="20"/>
              </w:rPr>
            </w:pPr>
            <w:r w:rsidRPr="00A5746B">
              <w:rPr>
                <w:sz w:val="20"/>
                <w:szCs w:val="20"/>
              </w:rPr>
              <w:t>0,696</w:t>
            </w:r>
          </w:p>
        </w:tc>
        <w:tc>
          <w:tcPr>
            <w:tcW w:w="939" w:type="pct"/>
            <w:shd w:val="clear" w:color="auto" w:fill="auto"/>
            <w:vAlign w:val="center"/>
          </w:tcPr>
          <w:p w:rsidR="00D92E62" w:rsidRPr="00A5746B" w:rsidRDefault="00D92E62">
            <w:pPr>
              <w:jc w:val="center"/>
              <w:rPr>
                <w:sz w:val="20"/>
                <w:szCs w:val="20"/>
              </w:rPr>
            </w:pPr>
            <w:r w:rsidRPr="00A5746B">
              <w:rPr>
                <w:sz w:val="20"/>
                <w:szCs w:val="20"/>
              </w:rPr>
              <w:t>8,6</w:t>
            </w:r>
          </w:p>
        </w:tc>
      </w:tr>
      <w:tr w:rsidR="00D92E62" w:rsidRPr="00A5746B" w:rsidTr="00D92E62">
        <w:trPr>
          <w:cantSplit/>
          <w:trHeight w:val="257"/>
        </w:trPr>
        <w:tc>
          <w:tcPr>
            <w:tcW w:w="297" w:type="pct"/>
            <w:tcBorders>
              <w:right w:val="single" w:sz="4" w:space="0" w:color="auto"/>
            </w:tcBorders>
            <w:shd w:val="clear" w:color="auto" w:fill="auto"/>
            <w:vAlign w:val="center"/>
          </w:tcPr>
          <w:p w:rsidR="00D92E62" w:rsidRPr="00A5746B" w:rsidRDefault="00D92E62" w:rsidP="00D92E62">
            <w:pPr>
              <w:pStyle w:val="ab"/>
              <w:jc w:val="center"/>
              <w:rPr>
                <w:sz w:val="22"/>
                <w:szCs w:val="22"/>
              </w:rPr>
            </w:pPr>
            <w:r w:rsidRPr="00A5746B">
              <w:rPr>
                <w:sz w:val="22"/>
                <w:szCs w:val="22"/>
              </w:rPr>
              <w:t>19</w:t>
            </w:r>
          </w:p>
        </w:tc>
        <w:tc>
          <w:tcPr>
            <w:tcW w:w="1500" w:type="pct"/>
            <w:tcBorders>
              <w:left w:val="single" w:sz="4" w:space="0" w:color="auto"/>
            </w:tcBorders>
            <w:shd w:val="clear" w:color="auto" w:fill="auto"/>
            <w:vAlign w:val="center"/>
          </w:tcPr>
          <w:p w:rsidR="00D92E62" w:rsidRPr="00A5746B" w:rsidRDefault="00D92E62" w:rsidP="00D92E62">
            <w:pPr>
              <w:jc w:val="center"/>
              <w:rPr>
                <w:sz w:val="22"/>
              </w:rPr>
            </w:pPr>
            <w:r w:rsidRPr="00A5746B">
              <w:rPr>
                <w:sz w:val="22"/>
              </w:rPr>
              <w:t>Котельная (п. Яр, пер. Яр-пост, 1-1а)</w:t>
            </w:r>
          </w:p>
        </w:tc>
        <w:tc>
          <w:tcPr>
            <w:tcW w:w="594" w:type="pct"/>
            <w:vAlign w:val="center"/>
          </w:tcPr>
          <w:p w:rsidR="00D92E62" w:rsidRPr="00A5746B" w:rsidRDefault="00D92E62">
            <w:pPr>
              <w:jc w:val="center"/>
              <w:rPr>
                <w:sz w:val="20"/>
                <w:szCs w:val="20"/>
              </w:rPr>
            </w:pPr>
            <w:r w:rsidRPr="00A5746B">
              <w:rPr>
                <w:sz w:val="20"/>
                <w:szCs w:val="20"/>
              </w:rPr>
              <w:t>1,4</w:t>
            </w:r>
          </w:p>
        </w:tc>
        <w:tc>
          <w:tcPr>
            <w:tcW w:w="799" w:type="pct"/>
            <w:vAlign w:val="center"/>
          </w:tcPr>
          <w:p w:rsidR="00D92E62" w:rsidRPr="00A5746B" w:rsidRDefault="00D92E62">
            <w:pPr>
              <w:jc w:val="center"/>
              <w:rPr>
                <w:sz w:val="20"/>
                <w:szCs w:val="20"/>
              </w:rPr>
            </w:pPr>
            <w:r w:rsidRPr="00A5746B">
              <w:rPr>
                <w:sz w:val="20"/>
                <w:szCs w:val="20"/>
              </w:rPr>
              <w:t>0</w:t>
            </w:r>
          </w:p>
        </w:tc>
        <w:tc>
          <w:tcPr>
            <w:tcW w:w="871" w:type="pct"/>
            <w:shd w:val="clear" w:color="auto" w:fill="auto"/>
            <w:vAlign w:val="center"/>
          </w:tcPr>
          <w:p w:rsidR="00D92E62" w:rsidRPr="00A5746B" w:rsidRDefault="00D92E62">
            <w:pPr>
              <w:jc w:val="center"/>
              <w:rPr>
                <w:sz w:val="20"/>
                <w:szCs w:val="20"/>
              </w:rPr>
            </w:pPr>
            <w:r w:rsidRPr="00A5746B">
              <w:rPr>
                <w:sz w:val="20"/>
                <w:szCs w:val="20"/>
              </w:rPr>
              <w:t>0,000</w:t>
            </w:r>
          </w:p>
        </w:tc>
        <w:tc>
          <w:tcPr>
            <w:tcW w:w="939" w:type="pct"/>
            <w:shd w:val="clear" w:color="auto" w:fill="auto"/>
            <w:vAlign w:val="center"/>
          </w:tcPr>
          <w:p w:rsidR="00D92E62" w:rsidRPr="00A5746B" w:rsidRDefault="00D92E62">
            <w:pPr>
              <w:jc w:val="center"/>
              <w:rPr>
                <w:sz w:val="20"/>
                <w:szCs w:val="20"/>
              </w:rPr>
            </w:pPr>
            <w:r w:rsidRPr="00A5746B">
              <w:rPr>
                <w:sz w:val="20"/>
                <w:szCs w:val="20"/>
              </w:rPr>
              <w:t>0,0</w:t>
            </w:r>
          </w:p>
        </w:tc>
      </w:tr>
    </w:tbl>
    <w:p w:rsidR="00264AFC" w:rsidRPr="00A5746B" w:rsidRDefault="00264AFC"/>
    <w:p w:rsidR="00D92E62" w:rsidRPr="00A5746B" w:rsidRDefault="00D92E62" w:rsidP="0006129B">
      <w:pPr>
        <w:pStyle w:val="30"/>
        <w:spacing w:line="240" w:lineRule="auto"/>
        <w:sectPr w:rsidR="00D92E62" w:rsidRPr="00A5746B" w:rsidSect="00A3644D">
          <w:pgSz w:w="16838" w:h="11906" w:orient="landscape"/>
          <w:pgMar w:top="851" w:right="1134" w:bottom="1134" w:left="1134" w:header="709" w:footer="709" w:gutter="0"/>
          <w:cols w:space="708"/>
          <w:docGrid w:linePitch="360"/>
        </w:sectPr>
      </w:pPr>
    </w:p>
    <w:p w:rsidR="00BD0202" w:rsidRPr="00A5746B" w:rsidRDefault="00F0314C" w:rsidP="0006129B">
      <w:pPr>
        <w:pStyle w:val="30"/>
        <w:spacing w:line="240" w:lineRule="auto"/>
      </w:pPr>
      <w:bookmarkStart w:id="23" w:name="_Toc121588404"/>
      <w:r w:rsidRPr="00A5746B">
        <w:lastRenderedPageBreak/>
        <w:t>2.5</w:t>
      </w:r>
      <w:r w:rsidR="00BD0202" w:rsidRPr="00A5746B">
        <w:t xml:space="preserve"> </w:t>
      </w:r>
      <w:r w:rsidRPr="00A5746B">
        <w:t>С</w:t>
      </w:r>
      <w:r w:rsidR="00E800F8" w:rsidRPr="00A5746B">
        <w:t>роки ввода в эксплуатацию основного оборудования, год последнего освид</w:t>
      </w:r>
      <w:r w:rsidR="00E800F8" w:rsidRPr="00A5746B">
        <w:t>е</w:t>
      </w:r>
      <w:r w:rsidR="00E800F8" w:rsidRPr="00A5746B">
        <w:t>тельствования при допуске к эксплуатации после ремонта, год продления ресурса и мер</w:t>
      </w:r>
      <w:r w:rsidR="00E800F8" w:rsidRPr="00A5746B">
        <w:t>о</w:t>
      </w:r>
      <w:r w:rsidR="00E800F8" w:rsidRPr="00A5746B">
        <w:t>приятия по продлению ресурса</w:t>
      </w:r>
      <w:bookmarkEnd w:id="23"/>
    </w:p>
    <w:p w:rsidR="00535E22" w:rsidRPr="00A5746B" w:rsidRDefault="00535E22" w:rsidP="0006129B">
      <w:pPr>
        <w:ind w:firstLine="567"/>
      </w:pPr>
      <w:r w:rsidRPr="00A5746B">
        <w:t>Сроки ввода в эксплуатацию котлоагрегатов, го</w:t>
      </w:r>
      <w:r w:rsidR="00866290" w:rsidRPr="00A5746B">
        <w:t>д</w:t>
      </w:r>
      <w:r w:rsidR="00787B99" w:rsidRPr="00A5746B">
        <w:t xml:space="preserve"> </w:t>
      </w:r>
      <w:r w:rsidRPr="00A5746B">
        <w:t>последнего освидетельствования при д</w:t>
      </w:r>
      <w:r w:rsidRPr="00A5746B">
        <w:t>о</w:t>
      </w:r>
      <w:r w:rsidRPr="00A5746B">
        <w:t>пуске к эксплуатации после ремонта, го</w:t>
      </w:r>
      <w:r w:rsidR="00866290" w:rsidRPr="00A5746B">
        <w:t>д</w:t>
      </w:r>
      <w:r w:rsidR="00787B99" w:rsidRPr="00A5746B">
        <w:t xml:space="preserve"> </w:t>
      </w:r>
      <w:r w:rsidRPr="00A5746B">
        <w:t>продления ресурса и мероприятия по продлению р</w:t>
      </w:r>
      <w:r w:rsidRPr="00A5746B">
        <w:t>е</w:t>
      </w:r>
      <w:r w:rsidRPr="00A5746B">
        <w:t>сурса приведены в табли</w:t>
      </w:r>
      <w:r w:rsidR="00264AFC" w:rsidRPr="00A5746B">
        <w:t>це</w:t>
      </w:r>
      <w:r w:rsidRPr="00A5746B">
        <w:t xml:space="preserve"> </w:t>
      </w:r>
      <w:r w:rsidR="00A84EB4" w:rsidRPr="00A5746B">
        <w:t>4.</w:t>
      </w:r>
      <w:r w:rsidRPr="00A5746B">
        <w:t xml:space="preserve"> </w:t>
      </w:r>
    </w:p>
    <w:p w:rsidR="00535E22" w:rsidRPr="00A5746B" w:rsidRDefault="00535E22" w:rsidP="0006129B">
      <w:pPr>
        <w:ind w:firstLine="567"/>
      </w:pPr>
    </w:p>
    <w:p w:rsidR="00BD0202" w:rsidRPr="00A5746B" w:rsidRDefault="00F0314C" w:rsidP="0006129B">
      <w:pPr>
        <w:pStyle w:val="30"/>
        <w:spacing w:line="240" w:lineRule="auto"/>
      </w:pPr>
      <w:bookmarkStart w:id="24" w:name="_Toc121588405"/>
      <w:r w:rsidRPr="00A5746B">
        <w:t>2.6</w:t>
      </w:r>
      <w:r w:rsidR="00BD0202" w:rsidRPr="00A5746B">
        <w:t xml:space="preserve"> </w:t>
      </w:r>
      <w:r w:rsidRPr="00A5746B">
        <w:t>С</w:t>
      </w:r>
      <w:r w:rsidR="00E800F8" w:rsidRPr="00A5746B">
        <w:t>хемы выдачи тепловой мощности, структура теплофикационных установок (для источников тепловой энергии, функционирующих в режиме комбинированной в</w:t>
      </w:r>
      <w:r w:rsidR="00E800F8" w:rsidRPr="00A5746B">
        <w:t>ы</w:t>
      </w:r>
      <w:r w:rsidR="00E800F8" w:rsidRPr="00A5746B">
        <w:t>работки электрической и тепловой энергии)</w:t>
      </w:r>
      <w:bookmarkEnd w:id="24"/>
    </w:p>
    <w:p w:rsidR="000308C9" w:rsidRPr="00A5746B" w:rsidRDefault="008049D9" w:rsidP="0006129B">
      <w:pPr>
        <w:ind w:firstLine="567"/>
      </w:pPr>
      <w:r w:rsidRPr="00A5746B">
        <w:t>Комбинированная выработка теп</w:t>
      </w:r>
      <w:r w:rsidR="000166B6" w:rsidRPr="00A5746B">
        <w:t xml:space="preserve">ловой и электрической энергии </w:t>
      </w:r>
      <w:r w:rsidR="00070E4F" w:rsidRPr="00A5746B">
        <w:t xml:space="preserve">на территории </w:t>
      </w:r>
      <w:r w:rsidR="00EF4F5F" w:rsidRPr="00A5746B">
        <w:t>округа</w:t>
      </w:r>
      <w:r w:rsidR="003F3107" w:rsidRPr="00A5746B">
        <w:t xml:space="preserve"> </w:t>
      </w:r>
      <w:r w:rsidRPr="00A5746B">
        <w:t>не осуществляется.</w:t>
      </w:r>
    </w:p>
    <w:p w:rsidR="008049D9" w:rsidRPr="00A5746B" w:rsidRDefault="008049D9" w:rsidP="0006129B">
      <w:pPr>
        <w:ind w:firstLine="567"/>
      </w:pPr>
    </w:p>
    <w:p w:rsidR="008A451F" w:rsidRPr="00A5746B" w:rsidRDefault="00F0314C" w:rsidP="0006129B">
      <w:pPr>
        <w:pStyle w:val="30"/>
        <w:spacing w:line="240" w:lineRule="auto"/>
      </w:pPr>
      <w:bookmarkStart w:id="25" w:name="_Toc121588406"/>
      <w:r w:rsidRPr="00A5746B">
        <w:t>2.7</w:t>
      </w:r>
      <w:r w:rsidR="008A451F" w:rsidRPr="00A5746B">
        <w:t xml:space="preserve"> </w:t>
      </w:r>
      <w:r w:rsidRPr="00A5746B">
        <w:t>С</w:t>
      </w:r>
      <w:r w:rsidR="00E800F8" w:rsidRPr="00A5746B">
        <w:t>пособы регулирования отпуска тепловой энергии от источников тепловой эне</w:t>
      </w:r>
      <w:r w:rsidR="00E800F8" w:rsidRPr="00A5746B">
        <w:t>р</w:t>
      </w:r>
      <w:r w:rsidR="00E800F8" w:rsidRPr="00A5746B">
        <w:t>гии с обоснованием выбора графика изменения температур и расхода теплоносителя в з</w:t>
      </w:r>
      <w:r w:rsidR="00E800F8" w:rsidRPr="00A5746B">
        <w:t>а</w:t>
      </w:r>
      <w:r w:rsidR="00E800F8" w:rsidRPr="00A5746B">
        <w:t>висимости от температуры наружного воздуха</w:t>
      </w:r>
      <w:bookmarkEnd w:id="25"/>
    </w:p>
    <w:p w:rsidR="00BA6CB9" w:rsidRPr="00A5746B" w:rsidRDefault="00BA6CB9" w:rsidP="0006129B">
      <w:pPr>
        <w:ind w:right="180" w:firstLine="567"/>
      </w:pPr>
      <w:r w:rsidRPr="00A5746B">
        <w:t>Основной задачей регулирования отпуска теплоты в системах теплоснабжения является поддержание заданной температуры воздуха в отапливаемых помещениях при изменяющихся в течение отопительного периода внешних климатических условиях и заданной температуры горячей воды, поступающей в системы горячего водоснабжения, при изменяющемся в теч</w:t>
      </w:r>
      <w:r w:rsidRPr="00A5746B">
        <w:t>е</w:t>
      </w:r>
      <w:r w:rsidRPr="00A5746B">
        <w:t>ние суток расх</w:t>
      </w:r>
      <w:r w:rsidR="004F2846" w:rsidRPr="00A5746B">
        <w:t>оде этой воды.</w:t>
      </w:r>
    </w:p>
    <w:p w:rsidR="00C92D67" w:rsidRPr="00A5746B" w:rsidRDefault="00B94F28" w:rsidP="00C92D67">
      <w:pPr>
        <w:ind w:firstLine="567"/>
      </w:pPr>
      <w:r w:rsidRPr="00A5746B">
        <w:rPr>
          <w:szCs w:val="24"/>
        </w:rPr>
        <w:t xml:space="preserve">На котельных </w:t>
      </w:r>
      <w:r w:rsidR="00CA5E5B" w:rsidRPr="00A5746B">
        <w:rPr>
          <w:szCs w:val="24"/>
        </w:rPr>
        <w:t xml:space="preserve">предусмотрен </w:t>
      </w:r>
      <w:r w:rsidR="008618F3" w:rsidRPr="00A5746B">
        <w:rPr>
          <w:szCs w:val="24"/>
        </w:rPr>
        <w:t>качественный мето</w:t>
      </w:r>
      <w:r w:rsidR="00787B99" w:rsidRPr="00A5746B">
        <w:rPr>
          <w:szCs w:val="24"/>
        </w:rPr>
        <w:t xml:space="preserve">д </w:t>
      </w:r>
      <w:r w:rsidR="008618F3" w:rsidRPr="00A5746B">
        <w:rPr>
          <w:szCs w:val="24"/>
        </w:rPr>
        <w:t>регулирования отпуска тепловой эне</w:t>
      </w:r>
      <w:r w:rsidR="008618F3" w:rsidRPr="00A5746B">
        <w:rPr>
          <w:szCs w:val="24"/>
        </w:rPr>
        <w:t>р</w:t>
      </w:r>
      <w:r w:rsidR="008618F3" w:rsidRPr="00A5746B">
        <w:rPr>
          <w:szCs w:val="24"/>
        </w:rPr>
        <w:t>гии. Качественный выбор температурного графика обусловлен преобладанием отопительной нагрузки и непосредственным присоединением абонентов к тепловым сетям</w:t>
      </w:r>
      <w:r w:rsidR="002F5504" w:rsidRPr="00A5746B">
        <w:rPr>
          <w:szCs w:val="24"/>
        </w:rPr>
        <w:t xml:space="preserve"> </w:t>
      </w:r>
      <w:r w:rsidR="00BA6CB9" w:rsidRPr="00A5746B">
        <w:t>Сведения о темп</w:t>
      </w:r>
      <w:r w:rsidR="00BA6CB9" w:rsidRPr="00A5746B">
        <w:t>е</w:t>
      </w:r>
      <w:r w:rsidR="00BA6CB9" w:rsidRPr="00A5746B">
        <w:t>ратурных графиках котельных приведены в таблиц</w:t>
      </w:r>
      <w:r w:rsidR="00356395" w:rsidRPr="00A5746B">
        <w:t>е</w:t>
      </w:r>
      <w:r w:rsidR="00C92D67" w:rsidRPr="00A5746B">
        <w:t xml:space="preserve"> </w:t>
      </w:r>
      <w:r w:rsidR="004C2406" w:rsidRPr="00A5746B">
        <w:t>7</w:t>
      </w:r>
      <w:r w:rsidR="00BA6CB9" w:rsidRPr="00A5746B">
        <w:t>.</w:t>
      </w:r>
      <w:r w:rsidR="00C92D67" w:rsidRPr="00A5746B">
        <w:t xml:space="preserve"> </w:t>
      </w:r>
    </w:p>
    <w:p w:rsidR="00E2238E" w:rsidRPr="00A5746B" w:rsidRDefault="00E2238E" w:rsidP="0006129B">
      <w:pPr>
        <w:ind w:firstLine="709"/>
      </w:pPr>
    </w:p>
    <w:p w:rsidR="000166B6" w:rsidRPr="00A5746B" w:rsidRDefault="00B57620" w:rsidP="0006129B">
      <w:pPr>
        <w:pStyle w:val="aff9"/>
        <w:spacing w:line="240" w:lineRule="auto"/>
      </w:pPr>
      <w:r w:rsidRPr="00A5746B">
        <w:t xml:space="preserve">Таблица </w:t>
      </w:r>
      <w:r w:rsidR="008A3CE6" w:rsidRPr="00A5746B">
        <w:fldChar w:fldCharType="begin"/>
      </w:r>
      <w:r w:rsidR="00A851D1" w:rsidRPr="00A5746B">
        <w:instrText xml:space="preserve"> SEQ Таблица \* ARABIC </w:instrText>
      </w:r>
      <w:r w:rsidR="008A3CE6" w:rsidRPr="00A5746B">
        <w:fldChar w:fldCharType="separate"/>
      </w:r>
      <w:r w:rsidR="00A5746B" w:rsidRPr="00A5746B">
        <w:rPr>
          <w:noProof/>
        </w:rPr>
        <w:t>7</w:t>
      </w:r>
      <w:r w:rsidR="008A3CE6" w:rsidRPr="00A5746B">
        <w:rPr>
          <w:noProof/>
        </w:rPr>
        <w:fldChar w:fldCharType="end"/>
      </w:r>
      <w:r w:rsidRPr="00A5746B">
        <w:t xml:space="preserve"> – Общие сведения о температурных графиках источников тепла</w:t>
      </w:r>
    </w:p>
    <w:tbl>
      <w:tblPr>
        <w:tblW w:w="4949"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87"/>
        <w:gridCol w:w="6968"/>
        <w:gridCol w:w="2179"/>
      </w:tblGrid>
      <w:tr w:rsidR="00873E8F" w:rsidRPr="00A5746B" w:rsidTr="00FC31BF">
        <w:trPr>
          <w:cantSplit/>
          <w:tblHeader/>
        </w:trPr>
        <w:tc>
          <w:tcPr>
            <w:tcW w:w="442" w:type="pct"/>
            <w:tcBorders>
              <w:right w:val="single" w:sz="4" w:space="0" w:color="auto"/>
            </w:tcBorders>
            <w:shd w:val="clear" w:color="auto" w:fill="auto"/>
            <w:vAlign w:val="center"/>
          </w:tcPr>
          <w:p w:rsidR="00FC31BF" w:rsidRPr="00A5746B" w:rsidRDefault="00FC31BF" w:rsidP="0006129B">
            <w:pPr>
              <w:jc w:val="center"/>
              <w:rPr>
                <w:sz w:val="22"/>
              </w:rPr>
            </w:pPr>
            <w:r w:rsidRPr="00A5746B">
              <w:rPr>
                <w:sz w:val="22"/>
              </w:rPr>
              <w:t>№</w:t>
            </w:r>
            <w:r w:rsidR="004F2846" w:rsidRPr="00A5746B">
              <w:rPr>
                <w:sz w:val="22"/>
              </w:rPr>
              <w:t xml:space="preserve"> </w:t>
            </w:r>
            <w:r w:rsidRPr="00A5746B">
              <w:rPr>
                <w:sz w:val="22"/>
              </w:rPr>
              <w:t>п/п</w:t>
            </w:r>
          </w:p>
        </w:tc>
        <w:tc>
          <w:tcPr>
            <w:tcW w:w="3472" w:type="pct"/>
            <w:tcBorders>
              <w:left w:val="single" w:sz="4" w:space="0" w:color="auto"/>
            </w:tcBorders>
            <w:shd w:val="clear" w:color="auto" w:fill="auto"/>
            <w:vAlign w:val="center"/>
          </w:tcPr>
          <w:p w:rsidR="00FC31BF" w:rsidRPr="00A5746B" w:rsidRDefault="00FC31BF" w:rsidP="0006129B">
            <w:pPr>
              <w:jc w:val="center"/>
              <w:rPr>
                <w:sz w:val="22"/>
              </w:rPr>
            </w:pPr>
            <w:r w:rsidRPr="00A5746B">
              <w:rPr>
                <w:sz w:val="22"/>
              </w:rPr>
              <w:t>Наименование СЦТ</w:t>
            </w:r>
          </w:p>
        </w:tc>
        <w:tc>
          <w:tcPr>
            <w:tcW w:w="1086" w:type="pct"/>
            <w:shd w:val="clear" w:color="auto" w:fill="auto"/>
            <w:vAlign w:val="center"/>
          </w:tcPr>
          <w:p w:rsidR="00FC31BF" w:rsidRPr="00A5746B" w:rsidRDefault="00FC31BF" w:rsidP="0006129B">
            <w:pPr>
              <w:jc w:val="center"/>
              <w:rPr>
                <w:sz w:val="22"/>
              </w:rPr>
            </w:pPr>
            <w:r w:rsidRPr="00A5746B">
              <w:rPr>
                <w:sz w:val="22"/>
              </w:rPr>
              <w:t>Температурный график</w:t>
            </w:r>
          </w:p>
        </w:tc>
      </w:tr>
      <w:tr w:rsidR="00D92E62" w:rsidRPr="00A5746B" w:rsidTr="00FC31BF">
        <w:trPr>
          <w:cantSplit/>
        </w:trPr>
        <w:tc>
          <w:tcPr>
            <w:tcW w:w="442" w:type="pct"/>
            <w:tcBorders>
              <w:right w:val="single" w:sz="4" w:space="0" w:color="auto"/>
            </w:tcBorders>
            <w:shd w:val="clear" w:color="auto" w:fill="auto"/>
            <w:vAlign w:val="center"/>
          </w:tcPr>
          <w:p w:rsidR="00D92E62" w:rsidRPr="00A5746B" w:rsidRDefault="00D92E62" w:rsidP="00D92E62">
            <w:pPr>
              <w:pStyle w:val="ab"/>
              <w:jc w:val="center"/>
              <w:rPr>
                <w:sz w:val="22"/>
                <w:szCs w:val="22"/>
              </w:rPr>
            </w:pPr>
            <w:r w:rsidRPr="00A5746B">
              <w:rPr>
                <w:sz w:val="22"/>
                <w:szCs w:val="22"/>
              </w:rPr>
              <w:t>1</w:t>
            </w:r>
          </w:p>
        </w:tc>
        <w:tc>
          <w:tcPr>
            <w:tcW w:w="3472" w:type="pct"/>
            <w:tcBorders>
              <w:left w:val="single" w:sz="4" w:space="0" w:color="auto"/>
            </w:tcBorders>
            <w:shd w:val="clear" w:color="auto" w:fill="auto"/>
            <w:vAlign w:val="center"/>
          </w:tcPr>
          <w:p w:rsidR="00D92E62" w:rsidRPr="00A5746B" w:rsidRDefault="00D92E62" w:rsidP="00D92E62">
            <w:pPr>
              <w:jc w:val="center"/>
              <w:rPr>
                <w:sz w:val="22"/>
              </w:rPr>
            </w:pPr>
            <w:r w:rsidRPr="00A5746B">
              <w:rPr>
                <w:sz w:val="22"/>
              </w:rPr>
              <w:t>Котельная (п. Яр, ул. Школьная, 6а)</w:t>
            </w:r>
          </w:p>
        </w:tc>
        <w:tc>
          <w:tcPr>
            <w:tcW w:w="1086" w:type="pct"/>
            <w:shd w:val="clear" w:color="auto" w:fill="auto"/>
            <w:vAlign w:val="center"/>
          </w:tcPr>
          <w:p w:rsidR="00D92E62" w:rsidRPr="00A5746B" w:rsidRDefault="00D92E62" w:rsidP="00B94F28">
            <w:pPr>
              <w:jc w:val="center"/>
              <w:rPr>
                <w:sz w:val="22"/>
              </w:rPr>
            </w:pPr>
            <w:r w:rsidRPr="00A5746B">
              <w:rPr>
                <w:sz w:val="22"/>
              </w:rPr>
              <w:t>95/70°С</w:t>
            </w:r>
          </w:p>
        </w:tc>
      </w:tr>
      <w:tr w:rsidR="00D92E62" w:rsidRPr="00A5746B" w:rsidTr="00FC31BF">
        <w:trPr>
          <w:cantSplit/>
        </w:trPr>
        <w:tc>
          <w:tcPr>
            <w:tcW w:w="442" w:type="pct"/>
            <w:tcBorders>
              <w:right w:val="single" w:sz="4" w:space="0" w:color="auto"/>
            </w:tcBorders>
            <w:shd w:val="clear" w:color="auto" w:fill="auto"/>
            <w:vAlign w:val="center"/>
          </w:tcPr>
          <w:p w:rsidR="00D92E62" w:rsidRPr="00A5746B" w:rsidRDefault="00D92E62" w:rsidP="00D92E62">
            <w:pPr>
              <w:pStyle w:val="ab"/>
              <w:jc w:val="center"/>
              <w:rPr>
                <w:sz w:val="22"/>
                <w:szCs w:val="22"/>
              </w:rPr>
            </w:pPr>
            <w:r w:rsidRPr="00A5746B">
              <w:rPr>
                <w:sz w:val="22"/>
                <w:szCs w:val="22"/>
              </w:rPr>
              <w:t>2</w:t>
            </w:r>
          </w:p>
        </w:tc>
        <w:tc>
          <w:tcPr>
            <w:tcW w:w="3472" w:type="pct"/>
            <w:tcBorders>
              <w:left w:val="single" w:sz="4" w:space="0" w:color="auto"/>
            </w:tcBorders>
            <w:shd w:val="clear" w:color="auto" w:fill="auto"/>
            <w:vAlign w:val="center"/>
          </w:tcPr>
          <w:p w:rsidR="00D92E62" w:rsidRPr="00A5746B" w:rsidRDefault="00D92E62" w:rsidP="00D92E62">
            <w:pPr>
              <w:jc w:val="center"/>
              <w:rPr>
                <w:sz w:val="22"/>
              </w:rPr>
            </w:pPr>
            <w:r w:rsidRPr="00A5746B">
              <w:rPr>
                <w:sz w:val="22"/>
              </w:rPr>
              <w:t>Котельная (с.Дизьмино, ул. Школьная, 26а)</w:t>
            </w:r>
          </w:p>
        </w:tc>
        <w:tc>
          <w:tcPr>
            <w:tcW w:w="1086" w:type="pct"/>
            <w:shd w:val="clear" w:color="auto" w:fill="auto"/>
            <w:vAlign w:val="center"/>
          </w:tcPr>
          <w:p w:rsidR="00D92E62" w:rsidRPr="00A5746B" w:rsidRDefault="00D92E62" w:rsidP="00B94F28">
            <w:pPr>
              <w:jc w:val="center"/>
              <w:rPr>
                <w:sz w:val="22"/>
              </w:rPr>
            </w:pPr>
            <w:r w:rsidRPr="00A5746B">
              <w:rPr>
                <w:sz w:val="22"/>
              </w:rPr>
              <w:t>95/70°С</w:t>
            </w:r>
          </w:p>
        </w:tc>
      </w:tr>
      <w:tr w:rsidR="00D92E62" w:rsidRPr="00A5746B" w:rsidTr="00FC31BF">
        <w:trPr>
          <w:cantSplit/>
        </w:trPr>
        <w:tc>
          <w:tcPr>
            <w:tcW w:w="442" w:type="pct"/>
            <w:tcBorders>
              <w:right w:val="single" w:sz="4" w:space="0" w:color="auto"/>
            </w:tcBorders>
            <w:shd w:val="clear" w:color="auto" w:fill="auto"/>
            <w:vAlign w:val="center"/>
          </w:tcPr>
          <w:p w:rsidR="00D92E62" w:rsidRPr="00A5746B" w:rsidRDefault="00D92E62" w:rsidP="00D92E62">
            <w:pPr>
              <w:pStyle w:val="ab"/>
              <w:jc w:val="center"/>
              <w:rPr>
                <w:sz w:val="22"/>
                <w:szCs w:val="22"/>
              </w:rPr>
            </w:pPr>
            <w:r w:rsidRPr="00A5746B">
              <w:rPr>
                <w:sz w:val="22"/>
                <w:szCs w:val="22"/>
              </w:rPr>
              <w:t>3</w:t>
            </w:r>
          </w:p>
        </w:tc>
        <w:tc>
          <w:tcPr>
            <w:tcW w:w="3472" w:type="pct"/>
            <w:tcBorders>
              <w:left w:val="single" w:sz="4" w:space="0" w:color="auto"/>
            </w:tcBorders>
            <w:shd w:val="clear" w:color="auto" w:fill="auto"/>
            <w:vAlign w:val="center"/>
          </w:tcPr>
          <w:p w:rsidR="00D92E62" w:rsidRPr="00A5746B" w:rsidRDefault="00D92E62" w:rsidP="00D92E62">
            <w:pPr>
              <w:jc w:val="center"/>
              <w:rPr>
                <w:sz w:val="22"/>
              </w:rPr>
            </w:pPr>
            <w:r w:rsidRPr="00A5746B">
              <w:rPr>
                <w:sz w:val="22"/>
              </w:rPr>
              <w:t>Котельная (п.Яр, ул. Советская, 1)</w:t>
            </w:r>
          </w:p>
        </w:tc>
        <w:tc>
          <w:tcPr>
            <w:tcW w:w="1086" w:type="pct"/>
            <w:shd w:val="clear" w:color="auto" w:fill="auto"/>
            <w:vAlign w:val="center"/>
          </w:tcPr>
          <w:p w:rsidR="00D92E62" w:rsidRPr="00A5746B" w:rsidRDefault="00D92E62" w:rsidP="00D92E62">
            <w:pPr>
              <w:jc w:val="center"/>
              <w:rPr>
                <w:sz w:val="22"/>
              </w:rPr>
            </w:pPr>
            <w:r w:rsidRPr="00A5746B">
              <w:rPr>
                <w:sz w:val="22"/>
              </w:rPr>
              <w:t>95/70°С</w:t>
            </w:r>
          </w:p>
        </w:tc>
      </w:tr>
      <w:tr w:rsidR="00D92E62" w:rsidRPr="00A5746B" w:rsidTr="00FC31BF">
        <w:trPr>
          <w:cantSplit/>
        </w:trPr>
        <w:tc>
          <w:tcPr>
            <w:tcW w:w="442" w:type="pct"/>
            <w:tcBorders>
              <w:right w:val="single" w:sz="4" w:space="0" w:color="auto"/>
            </w:tcBorders>
            <w:shd w:val="clear" w:color="auto" w:fill="auto"/>
            <w:vAlign w:val="center"/>
          </w:tcPr>
          <w:p w:rsidR="00D92E62" w:rsidRPr="00A5746B" w:rsidRDefault="00D92E62" w:rsidP="00D92E62">
            <w:pPr>
              <w:pStyle w:val="ab"/>
              <w:jc w:val="center"/>
              <w:rPr>
                <w:sz w:val="22"/>
                <w:szCs w:val="22"/>
              </w:rPr>
            </w:pPr>
            <w:r w:rsidRPr="00A5746B">
              <w:rPr>
                <w:sz w:val="22"/>
                <w:szCs w:val="22"/>
              </w:rPr>
              <w:t>4</w:t>
            </w:r>
          </w:p>
        </w:tc>
        <w:tc>
          <w:tcPr>
            <w:tcW w:w="3472" w:type="pct"/>
            <w:tcBorders>
              <w:left w:val="single" w:sz="4" w:space="0" w:color="auto"/>
            </w:tcBorders>
            <w:shd w:val="clear" w:color="auto" w:fill="auto"/>
            <w:vAlign w:val="center"/>
          </w:tcPr>
          <w:p w:rsidR="00D92E62" w:rsidRPr="00A5746B" w:rsidRDefault="00D92E62" w:rsidP="00D92E62">
            <w:pPr>
              <w:jc w:val="center"/>
              <w:rPr>
                <w:sz w:val="22"/>
              </w:rPr>
            </w:pPr>
            <w:r w:rsidRPr="00A5746B">
              <w:rPr>
                <w:sz w:val="22"/>
              </w:rPr>
              <w:t>Котельная (с.Пудем, ул. Гагарина, 2а)</w:t>
            </w:r>
          </w:p>
        </w:tc>
        <w:tc>
          <w:tcPr>
            <w:tcW w:w="1086" w:type="pct"/>
            <w:shd w:val="clear" w:color="auto" w:fill="auto"/>
            <w:vAlign w:val="center"/>
          </w:tcPr>
          <w:p w:rsidR="00D92E62" w:rsidRPr="00A5746B" w:rsidRDefault="00D92E62" w:rsidP="00D92E62">
            <w:pPr>
              <w:jc w:val="center"/>
              <w:rPr>
                <w:sz w:val="22"/>
              </w:rPr>
            </w:pPr>
            <w:r w:rsidRPr="00A5746B">
              <w:rPr>
                <w:sz w:val="22"/>
              </w:rPr>
              <w:t>95/70°С</w:t>
            </w:r>
          </w:p>
        </w:tc>
      </w:tr>
      <w:tr w:rsidR="00D92E62" w:rsidRPr="00A5746B" w:rsidTr="00FC31BF">
        <w:trPr>
          <w:cantSplit/>
        </w:trPr>
        <w:tc>
          <w:tcPr>
            <w:tcW w:w="442" w:type="pct"/>
            <w:tcBorders>
              <w:right w:val="single" w:sz="4" w:space="0" w:color="auto"/>
            </w:tcBorders>
            <w:shd w:val="clear" w:color="auto" w:fill="auto"/>
            <w:vAlign w:val="center"/>
          </w:tcPr>
          <w:p w:rsidR="00D92E62" w:rsidRPr="00A5746B" w:rsidRDefault="00D92E62" w:rsidP="00D92E62">
            <w:pPr>
              <w:pStyle w:val="ab"/>
              <w:jc w:val="center"/>
              <w:rPr>
                <w:sz w:val="22"/>
                <w:szCs w:val="22"/>
              </w:rPr>
            </w:pPr>
            <w:r w:rsidRPr="00A5746B">
              <w:rPr>
                <w:sz w:val="22"/>
                <w:szCs w:val="22"/>
              </w:rPr>
              <w:t>5</w:t>
            </w:r>
          </w:p>
        </w:tc>
        <w:tc>
          <w:tcPr>
            <w:tcW w:w="3472" w:type="pct"/>
            <w:tcBorders>
              <w:left w:val="single" w:sz="4" w:space="0" w:color="auto"/>
            </w:tcBorders>
            <w:shd w:val="clear" w:color="auto" w:fill="auto"/>
            <w:vAlign w:val="center"/>
          </w:tcPr>
          <w:p w:rsidR="00D92E62" w:rsidRPr="00A5746B" w:rsidRDefault="00D92E62" w:rsidP="00D92E62">
            <w:pPr>
              <w:jc w:val="center"/>
              <w:rPr>
                <w:sz w:val="22"/>
              </w:rPr>
            </w:pPr>
            <w:r w:rsidRPr="00A5746B">
              <w:rPr>
                <w:sz w:val="22"/>
              </w:rPr>
              <w:t>Котельная (п.Яр, ул. Ф.Васильева, 6а)</w:t>
            </w:r>
          </w:p>
        </w:tc>
        <w:tc>
          <w:tcPr>
            <w:tcW w:w="1086" w:type="pct"/>
            <w:shd w:val="clear" w:color="auto" w:fill="auto"/>
            <w:vAlign w:val="center"/>
          </w:tcPr>
          <w:p w:rsidR="00D92E62" w:rsidRPr="00A5746B" w:rsidRDefault="00D92E62" w:rsidP="00D92E62">
            <w:pPr>
              <w:jc w:val="center"/>
              <w:rPr>
                <w:sz w:val="22"/>
              </w:rPr>
            </w:pPr>
            <w:r w:rsidRPr="00A5746B">
              <w:rPr>
                <w:sz w:val="22"/>
              </w:rPr>
              <w:t>95/70°С</w:t>
            </w:r>
          </w:p>
        </w:tc>
      </w:tr>
      <w:tr w:rsidR="00D92E62" w:rsidRPr="00A5746B" w:rsidTr="00FC31BF">
        <w:trPr>
          <w:cantSplit/>
        </w:trPr>
        <w:tc>
          <w:tcPr>
            <w:tcW w:w="442" w:type="pct"/>
            <w:tcBorders>
              <w:right w:val="single" w:sz="4" w:space="0" w:color="auto"/>
            </w:tcBorders>
            <w:shd w:val="clear" w:color="auto" w:fill="auto"/>
            <w:vAlign w:val="center"/>
          </w:tcPr>
          <w:p w:rsidR="00D92E62" w:rsidRPr="00A5746B" w:rsidRDefault="00D92E62" w:rsidP="00D92E62">
            <w:pPr>
              <w:pStyle w:val="ab"/>
              <w:jc w:val="center"/>
              <w:rPr>
                <w:sz w:val="22"/>
                <w:szCs w:val="22"/>
              </w:rPr>
            </w:pPr>
            <w:r w:rsidRPr="00A5746B">
              <w:rPr>
                <w:sz w:val="22"/>
                <w:szCs w:val="22"/>
              </w:rPr>
              <w:t>6</w:t>
            </w:r>
          </w:p>
        </w:tc>
        <w:tc>
          <w:tcPr>
            <w:tcW w:w="3472" w:type="pct"/>
            <w:tcBorders>
              <w:left w:val="single" w:sz="4" w:space="0" w:color="auto"/>
            </w:tcBorders>
            <w:shd w:val="clear" w:color="auto" w:fill="auto"/>
            <w:vAlign w:val="center"/>
          </w:tcPr>
          <w:p w:rsidR="00D92E62" w:rsidRPr="00A5746B" w:rsidRDefault="00D92E62" w:rsidP="00D92E62">
            <w:pPr>
              <w:jc w:val="center"/>
              <w:rPr>
                <w:sz w:val="22"/>
              </w:rPr>
            </w:pPr>
            <w:r w:rsidRPr="00A5746B">
              <w:rPr>
                <w:sz w:val="22"/>
              </w:rPr>
              <w:t>Котельная (п.Яр, ул. Ф.Васильева, 29а)</w:t>
            </w:r>
          </w:p>
        </w:tc>
        <w:tc>
          <w:tcPr>
            <w:tcW w:w="1086" w:type="pct"/>
            <w:shd w:val="clear" w:color="auto" w:fill="auto"/>
            <w:vAlign w:val="center"/>
          </w:tcPr>
          <w:p w:rsidR="00D92E62" w:rsidRPr="00A5746B" w:rsidRDefault="00D92E62" w:rsidP="00D92E62">
            <w:pPr>
              <w:jc w:val="center"/>
              <w:rPr>
                <w:sz w:val="22"/>
              </w:rPr>
            </w:pPr>
            <w:r w:rsidRPr="00A5746B">
              <w:rPr>
                <w:sz w:val="22"/>
              </w:rPr>
              <w:t>95/70°С</w:t>
            </w:r>
          </w:p>
        </w:tc>
      </w:tr>
      <w:tr w:rsidR="00D92E62" w:rsidRPr="00A5746B" w:rsidTr="00FC31BF">
        <w:trPr>
          <w:cantSplit/>
        </w:trPr>
        <w:tc>
          <w:tcPr>
            <w:tcW w:w="442" w:type="pct"/>
            <w:tcBorders>
              <w:right w:val="single" w:sz="4" w:space="0" w:color="auto"/>
            </w:tcBorders>
            <w:shd w:val="clear" w:color="auto" w:fill="auto"/>
            <w:vAlign w:val="center"/>
          </w:tcPr>
          <w:p w:rsidR="00D92E62" w:rsidRPr="00A5746B" w:rsidRDefault="00D92E62" w:rsidP="00D92E62">
            <w:pPr>
              <w:pStyle w:val="ab"/>
              <w:jc w:val="center"/>
              <w:rPr>
                <w:sz w:val="22"/>
                <w:szCs w:val="22"/>
              </w:rPr>
            </w:pPr>
            <w:r w:rsidRPr="00A5746B">
              <w:rPr>
                <w:sz w:val="22"/>
                <w:szCs w:val="22"/>
              </w:rPr>
              <w:t>7</w:t>
            </w:r>
          </w:p>
        </w:tc>
        <w:tc>
          <w:tcPr>
            <w:tcW w:w="3472" w:type="pct"/>
            <w:tcBorders>
              <w:left w:val="single" w:sz="4" w:space="0" w:color="auto"/>
            </w:tcBorders>
            <w:shd w:val="clear" w:color="auto" w:fill="auto"/>
            <w:vAlign w:val="center"/>
          </w:tcPr>
          <w:p w:rsidR="00D92E62" w:rsidRPr="00A5746B" w:rsidRDefault="00D92E62" w:rsidP="00D92E62">
            <w:pPr>
              <w:jc w:val="center"/>
              <w:rPr>
                <w:sz w:val="22"/>
              </w:rPr>
            </w:pPr>
            <w:r w:rsidRPr="00A5746B">
              <w:rPr>
                <w:sz w:val="22"/>
              </w:rPr>
              <w:t>Котельная (д.Зюино, ул. Школьная, 77а)</w:t>
            </w:r>
          </w:p>
        </w:tc>
        <w:tc>
          <w:tcPr>
            <w:tcW w:w="1086" w:type="pct"/>
            <w:shd w:val="clear" w:color="auto" w:fill="auto"/>
            <w:vAlign w:val="center"/>
          </w:tcPr>
          <w:p w:rsidR="00D92E62" w:rsidRPr="00A5746B" w:rsidRDefault="00D92E62" w:rsidP="00D92E62">
            <w:pPr>
              <w:jc w:val="center"/>
              <w:rPr>
                <w:sz w:val="22"/>
              </w:rPr>
            </w:pPr>
            <w:r w:rsidRPr="00A5746B">
              <w:rPr>
                <w:sz w:val="22"/>
              </w:rPr>
              <w:t>95/70°С</w:t>
            </w:r>
          </w:p>
        </w:tc>
      </w:tr>
      <w:tr w:rsidR="00D92E62" w:rsidRPr="00A5746B" w:rsidTr="00FC31BF">
        <w:trPr>
          <w:cantSplit/>
        </w:trPr>
        <w:tc>
          <w:tcPr>
            <w:tcW w:w="442" w:type="pct"/>
            <w:tcBorders>
              <w:right w:val="single" w:sz="4" w:space="0" w:color="auto"/>
            </w:tcBorders>
            <w:shd w:val="clear" w:color="auto" w:fill="auto"/>
            <w:vAlign w:val="center"/>
          </w:tcPr>
          <w:p w:rsidR="00D92E62" w:rsidRPr="00A5746B" w:rsidRDefault="00D92E62" w:rsidP="00D92E62">
            <w:pPr>
              <w:pStyle w:val="ab"/>
              <w:jc w:val="center"/>
              <w:rPr>
                <w:sz w:val="22"/>
                <w:szCs w:val="22"/>
              </w:rPr>
            </w:pPr>
            <w:r w:rsidRPr="00A5746B">
              <w:rPr>
                <w:sz w:val="22"/>
                <w:szCs w:val="22"/>
              </w:rPr>
              <w:t>8</w:t>
            </w:r>
          </w:p>
        </w:tc>
        <w:tc>
          <w:tcPr>
            <w:tcW w:w="3472" w:type="pct"/>
            <w:tcBorders>
              <w:left w:val="single" w:sz="4" w:space="0" w:color="auto"/>
            </w:tcBorders>
            <w:shd w:val="clear" w:color="auto" w:fill="auto"/>
            <w:vAlign w:val="center"/>
          </w:tcPr>
          <w:p w:rsidR="00D92E62" w:rsidRPr="00A5746B" w:rsidRDefault="00D92E62" w:rsidP="00D92E62">
            <w:pPr>
              <w:jc w:val="center"/>
              <w:rPr>
                <w:sz w:val="22"/>
              </w:rPr>
            </w:pPr>
            <w:r w:rsidRPr="00A5746B">
              <w:rPr>
                <w:sz w:val="22"/>
              </w:rPr>
              <w:t>Котельная (д.Бачумово, ул. Школьная, 17а)</w:t>
            </w:r>
          </w:p>
        </w:tc>
        <w:tc>
          <w:tcPr>
            <w:tcW w:w="1086" w:type="pct"/>
            <w:shd w:val="clear" w:color="auto" w:fill="auto"/>
            <w:vAlign w:val="center"/>
          </w:tcPr>
          <w:p w:rsidR="00D92E62" w:rsidRPr="00A5746B" w:rsidRDefault="00D92E62" w:rsidP="00D92E62">
            <w:pPr>
              <w:jc w:val="center"/>
              <w:rPr>
                <w:sz w:val="22"/>
              </w:rPr>
            </w:pPr>
            <w:r w:rsidRPr="00A5746B">
              <w:rPr>
                <w:sz w:val="22"/>
              </w:rPr>
              <w:t>95/70°С</w:t>
            </w:r>
          </w:p>
        </w:tc>
      </w:tr>
      <w:tr w:rsidR="00D92E62" w:rsidRPr="00A5746B" w:rsidTr="00FC31BF">
        <w:trPr>
          <w:cantSplit/>
        </w:trPr>
        <w:tc>
          <w:tcPr>
            <w:tcW w:w="442" w:type="pct"/>
            <w:tcBorders>
              <w:right w:val="single" w:sz="4" w:space="0" w:color="auto"/>
            </w:tcBorders>
            <w:shd w:val="clear" w:color="auto" w:fill="auto"/>
            <w:vAlign w:val="center"/>
          </w:tcPr>
          <w:p w:rsidR="00D92E62" w:rsidRPr="00A5746B" w:rsidRDefault="00D92E62" w:rsidP="00D92E62">
            <w:pPr>
              <w:pStyle w:val="ab"/>
              <w:jc w:val="center"/>
              <w:rPr>
                <w:sz w:val="22"/>
                <w:szCs w:val="22"/>
              </w:rPr>
            </w:pPr>
            <w:r w:rsidRPr="00A5746B">
              <w:rPr>
                <w:sz w:val="22"/>
                <w:szCs w:val="22"/>
              </w:rPr>
              <w:t>9</w:t>
            </w:r>
          </w:p>
        </w:tc>
        <w:tc>
          <w:tcPr>
            <w:tcW w:w="3472" w:type="pct"/>
            <w:tcBorders>
              <w:left w:val="single" w:sz="4" w:space="0" w:color="auto"/>
            </w:tcBorders>
            <w:shd w:val="clear" w:color="auto" w:fill="auto"/>
            <w:vAlign w:val="center"/>
          </w:tcPr>
          <w:p w:rsidR="00D92E62" w:rsidRPr="00A5746B" w:rsidRDefault="00D92E62" w:rsidP="00D92E62">
            <w:pPr>
              <w:jc w:val="center"/>
              <w:rPr>
                <w:sz w:val="22"/>
              </w:rPr>
            </w:pPr>
            <w:r w:rsidRPr="00A5746B">
              <w:rPr>
                <w:sz w:val="22"/>
              </w:rPr>
              <w:t>Котельная (д. Ворца, ул. Чапаевская, 66)</w:t>
            </w:r>
          </w:p>
        </w:tc>
        <w:tc>
          <w:tcPr>
            <w:tcW w:w="1086" w:type="pct"/>
            <w:shd w:val="clear" w:color="auto" w:fill="auto"/>
            <w:vAlign w:val="center"/>
          </w:tcPr>
          <w:p w:rsidR="00D92E62" w:rsidRPr="00A5746B" w:rsidRDefault="00D92E62" w:rsidP="00D92E62">
            <w:pPr>
              <w:jc w:val="center"/>
              <w:rPr>
                <w:sz w:val="22"/>
              </w:rPr>
            </w:pPr>
            <w:r w:rsidRPr="00A5746B">
              <w:rPr>
                <w:sz w:val="22"/>
              </w:rPr>
              <w:t>95/70°С</w:t>
            </w:r>
          </w:p>
        </w:tc>
      </w:tr>
      <w:tr w:rsidR="00D92E62" w:rsidRPr="00A5746B" w:rsidTr="00FC31BF">
        <w:trPr>
          <w:cantSplit/>
        </w:trPr>
        <w:tc>
          <w:tcPr>
            <w:tcW w:w="442" w:type="pct"/>
            <w:tcBorders>
              <w:right w:val="single" w:sz="4" w:space="0" w:color="auto"/>
            </w:tcBorders>
            <w:shd w:val="clear" w:color="auto" w:fill="auto"/>
            <w:vAlign w:val="center"/>
          </w:tcPr>
          <w:p w:rsidR="00D92E62" w:rsidRPr="00A5746B" w:rsidRDefault="00D92E62" w:rsidP="00D92E62">
            <w:pPr>
              <w:pStyle w:val="ab"/>
              <w:jc w:val="center"/>
              <w:rPr>
                <w:sz w:val="22"/>
                <w:szCs w:val="22"/>
              </w:rPr>
            </w:pPr>
            <w:r w:rsidRPr="00A5746B">
              <w:rPr>
                <w:sz w:val="22"/>
                <w:szCs w:val="22"/>
              </w:rPr>
              <w:t>10</w:t>
            </w:r>
          </w:p>
        </w:tc>
        <w:tc>
          <w:tcPr>
            <w:tcW w:w="3472" w:type="pct"/>
            <w:tcBorders>
              <w:left w:val="single" w:sz="4" w:space="0" w:color="auto"/>
            </w:tcBorders>
            <w:shd w:val="clear" w:color="auto" w:fill="auto"/>
            <w:vAlign w:val="center"/>
          </w:tcPr>
          <w:p w:rsidR="00D92E62" w:rsidRPr="00A5746B" w:rsidRDefault="00D92E62" w:rsidP="00D92E62">
            <w:pPr>
              <w:jc w:val="center"/>
              <w:rPr>
                <w:sz w:val="22"/>
              </w:rPr>
            </w:pPr>
            <w:r w:rsidRPr="00A5746B">
              <w:rPr>
                <w:sz w:val="22"/>
              </w:rPr>
              <w:t>Котельная (с.Укан, ул. Советская, 15б)</w:t>
            </w:r>
          </w:p>
        </w:tc>
        <w:tc>
          <w:tcPr>
            <w:tcW w:w="1086" w:type="pct"/>
            <w:shd w:val="clear" w:color="auto" w:fill="auto"/>
            <w:vAlign w:val="center"/>
          </w:tcPr>
          <w:p w:rsidR="00D92E62" w:rsidRPr="00A5746B" w:rsidRDefault="00D92E62" w:rsidP="00D92E62">
            <w:pPr>
              <w:jc w:val="center"/>
              <w:rPr>
                <w:sz w:val="22"/>
              </w:rPr>
            </w:pPr>
            <w:r w:rsidRPr="00A5746B">
              <w:rPr>
                <w:sz w:val="22"/>
              </w:rPr>
              <w:t>95/70°С</w:t>
            </w:r>
          </w:p>
        </w:tc>
      </w:tr>
      <w:tr w:rsidR="00D92E62" w:rsidRPr="00A5746B" w:rsidTr="00FC31BF">
        <w:trPr>
          <w:cantSplit/>
        </w:trPr>
        <w:tc>
          <w:tcPr>
            <w:tcW w:w="442" w:type="pct"/>
            <w:tcBorders>
              <w:right w:val="single" w:sz="4" w:space="0" w:color="auto"/>
            </w:tcBorders>
            <w:shd w:val="clear" w:color="auto" w:fill="auto"/>
            <w:vAlign w:val="center"/>
          </w:tcPr>
          <w:p w:rsidR="00D92E62" w:rsidRPr="00A5746B" w:rsidRDefault="00D92E62" w:rsidP="00D92E62">
            <w:pPr>
              <w:pStyle w:val="ab"/>
              <w:jc w:val="center"/>
              <w:rPr>
                <w:sz w:val="22"/>
                <w:szCs w:val="22"/>
              </w:rPr>
            </w:pPr>
            <w:r w:rsidRPr="00A5746B">
              <w:rPr>
                <w:sz w:val="22"/>
                <w:szCs w:val="22"/>
              </w:rPr>
              <w:t>11</w:t>
            </w:r>
          </w:p>
        </w:tc>
        <w:tc>
          <w:tcPr>
            <w:tcW w:w="3472" w:type="pct"/>
            <w:tcBorders>
              <w:left w:val="single" w:sz="4" w:space="0" w:color="auto"/>
            </w:tcBorders>
            <w:shd w:val="clear" w:color="auto" w:fill="auto"/>
            <w:vAlign w:val="center"/>
          </w:tcPr>
          <w:p w:rsidR="00D92E62" w:rsidRPr="00A5746B" w:rsidRDefault="00D92E62" w:rsidP="00D92E62">
            <w:pPr>
              <w:jc w:val="center"/>
              <w:rPr>
                <w:sz w:val="22"/>
              </w:rPr>
            </w:pPr>
            <w:r w:rsidRPr="00A5746B">
              <w:rPr>
                <w:sz w:val="22"/>
              </w:rPr>
              <w:t>Котельная (п. Яр, ул. Ворошилова, 10ж)</w:t>
            </w:r>
          </w:p>
        </w:tc>
        <w:tc>
          <w:tcPr>
            <w:tcW w:w="1086" w:type="pct"/>
            <w:shd w:val="clear" w:color="auto" w:fill="auto"/>
            <w:vAlign w:val="center"/>
          </w:tcPr>
          <w:p w:rsidR="00D92E62" w:rsidRPr="00A5746B" w:rsidRDefault="00D92E62" w:rsidP="00D92E62">
            <w:pPr>
              <w:jc w:val="center"/>
              <w:rPr>
                <w:sz w:val="22"/>
              </w:rPr>
            </w:pPr>
            <w:r w:rsidRPr="00A5746B">
              <w:rPr>
                <w:sz w:val="22"/>
              </w:rPr>
              <w:t>95/70°С</w:t>
            </w:r>
          </w:p>
        </w:tc>
      </w:tr>
      <w:tr w:rsidR="00D92E62" w:rsidRPr="00A5746B" w:rsidTr="00FC31BF">
        <w:trPr>
          <w:cantSplit/>
        </w:trPr>
        <w:tc>
          <w:tcPr>
            <w:tcW w:w="442" w:type="pct"/>
            <w:tcBorders>
              <w:right w:val="single" w:sz="4" w:space="0" w:color="auto"/>
            </w:tcBorders>
            <w:shd w:val="clear" w:color="auto" w:fill="auto"/>
            <w:vAlign w:val="center"/>
          </w:tcPr>
          <w:p w:rsidR="00D92E62" w:rsidRPr="00A5746B" w:rsidRDefault="00D92E62" w:rsidP="00D92E62">
            <w:pPr>
              <w:pStyle w:val="ab"/>
              <w:jc w:val="center"/>
              <w:rPr>
                <w:sz w:val="22"/>
                <w:szCs w:val="22"/>
              </w:rPr>
            </w:pPr>
            <w:r w:rsidRPr="00A5746B">
              <w:rPr>
                <w:sz w:val="22"/>
                <w:szCs w:val="22"/>
              </w:rPr>
              <w:t>12</w:t>
            </w:r>
          </w:p>
        </w:tc>
        <w:tc>
          <w:tcPr>
            <w:tcW w:w="3472" w:type="pct"/>
            <w:tcBorders>
              <w:left w:val="single" w:sz="4" w:space="0" w:color="auto"/>
            </w:tcBorders>
            <w:shd w:val="clear" w:color="auto" w:fill="auto"/>
            <w:vAlign w:val="center"/>
          </w:tcPr>
          <w:p w:rsidR="00D92E62" w:rsidRPr="00A5746B" w:rsidRDefault="00D92E62" w:rsidP="00D92E62">
            <w:pPr>
              <w:jc w:val="center"/>
              <w:rPr>
                <w:sz w:val="22"/>
              </w:rPr>
            </w:pPr>
            <w:r w:rsidRPr="00A5746B">
              <w:rPr>
                <w:sz w:val="22"/>
              </w:rPr>
              <w:t>Котельная (д.Бармашур, ул. Советская, 42а)</w:t>
            </w:r>
          </w:p>
        </w:tc>
        <w:tc>
          <w:tcPr>
            <w:tcW w:w="1086" w:type="pct"/>
            <w:shd w:val="clear" w:color="auto" w:fill="auto"/>
            <w:vAlign w:val="center"/>
          </w:tcPr>
          <w:p w:rsidR="00D92E62" w:rsidRPr="00A5746B" w:rsidRDefault="00D92E62" w:rsidP="00D92E62">
            <w:pPr>
              <w:jc w:val="center"/>
              <w:rPr>
                <w:sz w:val="22"/>
              </w:rPr>
            </w:pPr>
            <w:r w:rsidRPr="00A5746B">
              <w:rPr>
                <w:sz w:val="22"/>
              </w:rPr>
              <w:t>95/70°С</w:t>
            </w:r>
          </w:p>
        </w:tc>
      </w:tr>
      <w:tr w:rsidR="00D92E62" w:rsidRPr="00A5746B" w:rsidTr="00FC31BF">
        <w:trPr>
          <w:cantSplit/>
        </w:trPr>
        <w:tc>
          <w:tcPr>
            <w:tcW w:w="442" w:type="pct"/>
            <w:tcBorders>
              <w:right w:val="single" w:sz="4" w:space="0" w:color="auto"/>
            </w:tcBorders>
            <w:shd w:val="clear" w:color="auto" w:fill="auto"/>
            <w:vAlign w:val="center"/>
          </w:tcPr>
          <w:p w:rsidR="00D92E62" w:rsidRPr="00A5746B" w:rsidRDefault="00D92E62" w:rsidP="00D92E62">
            <w:pPr>
              <w:pStyle w:val="ab"/>
              <w:jc w:val="center"/>
              <w:rPr>
                <w:sz w:val="22"/>
                <w:szCs w:val="22"/>
              </w:rPr>
            </w:pPr>
            <w:r w:rsidRPr="00A5746B">
              <w:rPr>
                <w:sz w:val="22"/>
                <w:szCs w:val="22"/>
              </w:rPr>
              <w:t>13</w:t>
            </w:r>
          </w:p>
        </w:tc>
        <w:tc>
          <w:tcPr>
            <w:tcW w:w="3472" w:type="pct"/>
            <w:tcBorders>
              <w:left w:val="single" w:sz="4" w:space="0" w:color="auto"/>
            </w:tcBorders>
            <w:shd w:val="clear" w:color="auto" w:fill="auto"/>
            <w:vAlign w:val="center"/>
          </w:tcPr>
          <w:p w:rsidR="00D92E62" w:rsidRPr="00A5746B" w:rsidRDefault="00D92E62" w:rsidP="00D92E62">
            <w:pPr>
              <w:jc w:val="center"/>
              <w:rPr>
                <w:sz w:val="22"/>
              </w:rPr>
            </w:pPr>
            <w:r w:rsidRPr="00A5746B">
              <w:rPr>
                <w:sz w:val="22"/>
              </w:rPr>
              <w:t>Котельная (п.Яр, ул. Вокзальная, 21Б)</w:t>
            </w:r>
          </w:p>
        </w:tc>
        <w:tc>
          <w:tcPr>
            <w:tcW w:w="1086" w:type="pct"/>
            <w:shd w:val="clear" w:color="auto" w:fill="auto"/>
            <w:vAlign w:val="center"/>
          </w:tcPr>
          <w:p w:rsidR="00D92E62" w:rsidRPr="00A5746B" w:rsidRDefault="00D92E62" w:rsidP="00D92E62">
            <w:pPr>
              <w:jc w:val="center"/>
              <w:rPr>
                <w:sz w:val="22"/>
              </w:rPr>
            </w:pPr>
            <w:r w:rsidRPr="00A5746B">
              <w:rPr>
                <w:sz w:val="22"/>
              </w:rPr>
              <w:t>95/70°С</w:t>
            </w:r>
          </w:p>
        </w:tc>
      </w:tr>
      <w:tr w:rsidR="00D92E62" w:rsidRPr="00A5746B" w:rsidTr="00FC31BF">
        <w:trPr>
          <w:cantSplit/>
        </w:trPr>
        <w:tc>
          <w:tcPr>
            <w:tcW w:w="442" w:type="pct"/>
            <w:tcBorders>
              <w:right w:val="single" w:sz="4" w:space="0" w:color="auto"/>
            </w:tcBorders>
            <w:shd w:val="clear" w:color="auto" w:fill="auto"/>
            <w:vAlign w:val="center"/>
          </w:tcPr>
          <w:p w:rsidR="00D92E62" w:rsidRPr="00A5746B" w:rsidRDefault="00D92E62" w:rsidP="00D92E62">
            <w:pPr>
              <w:pStyle w:val="ab"/>
              <w:jc w:val="center"/>
              <w:rPr>
                <w:sz w:val="22"/>
                <w:szCs w:val="22"/>
              </w:rPr>
            </w:pPr>
            <w:r w:rsidRPr="00A5746B">
              <w:rPr>
                <w:sz w:val="22"/>
                <w:szCs w:val="22"/>
              </w:rPr>
              <w:t>14</w:t>
            </w:r>
          </w:p>
        </w:tc>
        <w:tc>
          <w:tcPr>
            <w:tcW w:w="3472" w:type="pct"/>
            <w:tcBorders>
              <w:left w:val="single" w:sz="4" w:space="0" w:color="auto"/>
            </w:tcBorders>
            <w:shd w:val="clear" w:color="auto" w:fill="auto"/>
            <w:vAlign w:val="center"/>
          </w:tcPr>
          <w:p w:rsidR="00D92E62" w:rsidRPr="00A5746B" w:rsidRDefault="00D92E62" w:rsidP="00D92E62">
            <w:pPr>
              <w:jc w:val="center"/>
              <w:rPr>
                <w:sz w:val="22"/>
              </w:rPr>
            </w:pPr>
            <w:r w:rsidRPr="00A5746B">
              <w:rPr>
                <w:sz w:val="22"/>
              </w:rPr>
              <w:t>Котельная (п.Яр, ул. Горького, 23)</w:t>
            </w:r>
          </w:p>
        </w:tc>
        <w:tc>
          <w:tcPr>
            <w:tcW w:w="1086" w:type="pct"/>
            <w:shd w:val="clear" w:color="auto" w:fill="auto"/>
            <w:vAlign w:val="center"/>
          </w:tcPr>
          <w:p w:rsidR="00D92E62" w:rsidRPr="00A5746B" w:rsidRDefault="00D92E62" w:rsidP="00D92E62">
            <w:pPr>
              <w:jc w:val="center"/>
              <w:rPr>
                <w:sz w:val="22"/>
              </w:rPr>
            </w:pPr>
            <w:r w:rsidRPr="00A5746B">
              <w:rPr>
                <w:sz w:val="22"/>
              </w:rPr>
              <w:t>95/70°С</w:t>
            </w:r>
          </w:p>
        </w:tc>
      </w:tr>
      <w:tr w:rsidR="00D92E62" w:rsidRPr="00A5746B" w:rsidTr="00FC31BF">
        <w:trPr>
          <w:cantSplit/>
        </w:trPr>
        <w:tc>
          <w:tcPr>
            <w:tcW w:w="442" w:type="pct"/>
            <w:tcBorders>
              <w:right w:val="single" w:sz="4" w:space="0" w:color="auto"/>
            </w:tcBorders>
            <w:shd w:val="clear" w:color="auto" w:fill="auto"/>
            <w:vAlign w:val="center"/>
          </w:tcPr>
          <w:p w:rsidR="00D92E62" w:rsidRPr="00A5746B" w:rsidRDefault="00D92E62" w:rsidP="00D92E62">
            <w:pPr>
              <w:pStyle w:val="ab"/>
              <w:jc w:val="center"/>
              <w:rPr>
                <w:sz w:val="22"/>
                <w:szCs w:val="22"/>
              </w:rPr>
            </w:pPr>
            <w:r w:rsidRPr="00A5746B">
              <w:rPr>
                <w:sz w:val="22"/>
                <w:szCs w:val="22"/>
              </w:rPr>
              <w:t>15</w:t>
            </w:r>
          </w:p>
        </w:tc>
        <w:tc>
          <w:tcPr>
            <w:tcW w:w="3472" w:type="pct"/>
            <w:tcBorders>
              <w:left w:val="single" w:sz="4" w:space="0" w:color="auto"/>
            </w:tcBorders>
            <w:shd w:val="clear" w:color="auto" w:fill="auto"/>
            <w:vAlign w:val="center"/>
          </w:tcPr>
          <w:p w:rsidR="00D92E62" w:rsidRPr="00A5746B" w:rsidRDefault="00504481" w:rsidP="00D92E62">
            <w:pPr>
              <w:jc w:val="center"/>
              <w:rPr>
                <w:sz w:val="22"/>
              </w:rPr>
            </w:pPr>
            <w:r>
              <w:rPr>
                <w:sz w:val="22"/>
              </w:rPr>
              <w:t>Котельная</w:t>
            </w:r>
            <w:r w:rsidR="00D92E62" w:rsidRPr="00A5746B">
              <w:rPr>
                <w:sz w:val="22"/>
              </w:rPr>
              <w:t xml:space="preserve"> (с.Пудем, ул. Горького, 49а, А)</w:t>
            </w:r>
          </w:p>
        </w:tc>
        <w:tc>
          <w:tcPr>
            <w:tcW w:w="1086" w:type="pct"/>
            <w:shd w:val="clear" w:color="auto" w:fill="auto"/>
            <w:vAlign w:val="center"/>
          </w:tcPr>
          <w:p w:rsidR="00D92E62" w:rsidRPr="00A5746B" w:rsidRDefault="00D92E62" w:rsidP="00D92E62">
            <w:pPr>
              <w:jc w:val="center"/>
              <w:rPr>
                <w:sz w:val="22"/>
              </w:rPr>
            </w:pPr>
            <w:r w:rsidRPr="00A5746B">
              <w:rPr>
                <w:sz w:val="22"/>
              </w:rPr>
              <w:t>95/70°С</w:t>
            </w:r>
          </w:p>
        </w:tc>
      </w:tr>
      <w:tr w:rsidR="00D92E62" w:rsidRPr="00A5746B" w:rsidTr="00FC31BF">
        <w:trPr>
          <w:cantSplit/>
        </w:trPr>
        <w:tc>
          <w:tcPr>
            <w:tcW w:w="442" w:type="pct"/>
            <w:tcBorders>
              <w:right w:val="single" w:sz="4" w:space="0" w:color="auto"/>
            </w:tcBorders>
            <w:shd w:val="clear" w:color="auto" w:fill="auto"/>
            <w:vAlign w:val="center"/>
          </w:tcPr>
          <w:p w:rsidR="00D92E62" w:rsidRPr="00A5746B" w:rsidRDefault="00D92E62" w:rsidP="00D92E62">
            <w:pPr>
              <w:pStyle w:val="ab"/>
              <w:jc w:val="center"/>
              <w:rPr>
                <w:sz w:val="22"/>
                <w:szCs w:val="22"/>
              </w:rPr>
            </w:pPr>
            <w:r w:rsidRPr="00A5746B">
              <w:rPr>
                <w:sz w:val="22"/>
                <w:szCs w:val="22"/>
              </w:rPr>
              <w:t>16</w:t>
            </w:r>
          </w:p>
        </w:tc>
        <w:tc>
          <w:tcPr>
            <w:tcW w:w="3472" w:type="pct"/>
            <w:tcBorders>
              <w:left w:val="single" w:sz="4" w:space="0" w:color="auto"/>
            </w:tcBorders>
            <w:shd w:val="clear" w:color="auto" w:fill="auto"/>
            <w:vAlign w:val="center"/>
          </w:tcPr>
          <w:p w:rsidR="00D92E62" w:rsidRPr="00A5746B" w:rsidRDefault="00D92E62" w:rsidP="00D92E62">
            <w:pPr>
              <w:jc w:val="center"/>
              <w:rPr>
                <w:sz w:val="22"/>
              </w:rPr>
            </w:pPr>
            <w:r w:rsidRPr="00A5746B">
              <w:rPr>
                <w:sz w:val="22"/>
              </w:rPr>
              <w:t>Котельная (с.Никольское, ул. Центральная, 4)</w:t>
            </w:r>
          </w:p>
        </w:tc>
        <w:tc>
          <w:tcPr>
            <w:tcW w:w="1086" w:type="pct"/>
            <w:shd w:val="clear" w:color="auto" w:fill="auto"/>
            <w:vAlign w:val="center"/>
          </w:tcPr>
          <w:p w:rsidR="00D92E62" w:rsidRPr="00A5746B" w:rsidRDefault="00D92E62" w:rsidP="00D92E62">
            <w:pPr>
              <w:jc w:val="center"/>
              <w:rPr>
                <w:sz w:val="22"/>
              </w:rPr>
            </w:pPr>
            <w:r w:rsidRPr="00A5746B">
              <w:rPr>
                <w:sz w:val="22"/>
              </w:rPr>
              <w:t>95/70°С</w:t>
            </w:r>
          </w:p>
        </w:tc>
      </w:tr>
      <w:tr w:rsidR="00D92E62" w:rsidRPr="00A5746B" w:rsidTr="00FC31BF">
        <w:trPr>
          <w:cantSplit/>
        </w:trPr>
        <w:tc>
          <w:tcPr>
            <w:tcW w:w="442" w:type="pct"/>
            <w:tcBorders>
              <w:right w:val="single" w:sz="4" w:space="0" w:color="auto"/>
            </w:tcBorders>
            <w:shd w:val="clear" w:color="auto" w:fill="auto"/>
            <w:vAlign w:val="center"/>
          </w:tcPr>
          <w:p w:rsidR="00D92E62" w:rsidRPr="00A5746B" w:rsidRDefault="00D92E62" w:rsidP="00D92E62">
            <w:pPr>
              <w:pStyle w:val="ab"/>
              <w:jc w:val="center"/>
              <w:rPr>
                <w:sz w:val="22"/>
                <w:szCs w:val="22"/>
              </w:rPr>
            </w:pPr>
            <w:r w:rsidRPr="00A5746B">
              <w:rPr>
                <w:sz w:val="22"/>
                <w:szCs w:val="22"/>
              </w:rPr>
              <w:t>17</w:t>
            </w:r>
          </w:p>
        </w:tc>
        <w:tc>
          <w:tcPr>
            <w:tcW w:w="3472" w:type="pct"/>
            <w:tcBorders>
              <w:left w:val="single" w:sz="4" w:space="0" w:color="auto"/>
            </w:tcBorders>
            <w:shd w:val="clear" w:color="auto" w:fill="auto"/>
            <w:vAlign w:val="center"/>
          </w:tcPr>
          <w:p w:rsidR="00D92E62" w:rsidRPr="00A5746B" w:rsidRDefault="00D92E62" w:rsidP="00D92E62">
            <w:pPr>
              <w:jc w:val="center"/>
              <w:rPr>
                <w:sz w:val="22"/>
              </w:rPr>
            </w:pPr>
            <w:r w:rsidRPr="00A5746B">
              <w:rPr>
                <w:sz w:val="22"/>
              </w:rPr>
              <w:t>Котельная (с.Елово, ул. Школьная, 11а)</w:t>
            </w:r>
          </w:p>
        </w:tc>
        <w:tc>
          <w:tcPr>
            <w:tcW w:w="1086" w:type="pct"/>
            <w:shd w:val="clear" w:color="auto" w:fill="auto"/>
            <w:vAlign w:val="center"/>
          </w:tcPr>
          <w:p w:rsidR="00D92E62" w:rsidRPr="00A5746B" w:rsidRDefault="00D92E62" w:rsidP="00D92E62">
            <w:pPr>
              <w:jc w:val="center"/>
              <w:rPr>
                <w:sz w:val="22"/>
              </w:rPr>
            </w:pPr>
            <w:r w:rsidRPr="00A5746B">
              <w:rPr>
                <w:sz w:val="22"/>
              </w:rPr>
              <w:t>95/70°С</w:t>
            </w:r>
          </w:p>
        </w:tc>
      </w:tr>
      <w:tr w:rsidR="00D92E62" w:rsidRPr="00A5746B" w:rsidTr="00FC31BF">
        <w:trPr>
          <w:cantSplit/>
        </w:trPr>
        <w:tc>
          <w:tcPr>
            <w:tcW w:w="442" w:type="pct"/>
            <w:tcBorders>
              <w:right w:val="single" w:sz="4" w:space="0" w:color="auto"/>
            </w:tcBorders>
            <w:shd w:val="clear" w:color="auto" w:fill="auto"/>
            <w:vAlign w:val="center"/>
          </w:tcPr>
          <w:p w:rsidR="00D92E62" w:rsidRPr="00A5746B" w:rsidRDefault="00D92E62" w:rsidP="00D92E62">
            <w:pPr>
              <w:pStyle w:val="ab"/>
              <w:jc w:val="center"/>
              <w:rPr>
                <w:sz w:val="22"/>
                <w:szCs w:val="22"/>
              </w:rPr>
            </w:pPr>
            <w:r w:rsidRPr="00A5746B">
              <w:rPr>
                <w:sz w:val="22"/>
                <w:szCs w:val="22"/>
              </w:rPr>
              <w:t>18</w:t>
            </w:r>
          </w:p>
        </w:tc>
        <w:tc>
          <w:tcPr>
            <w:tcW w:w="3472" w:type="pct"/>
            <w:tcBorders>
              <w:left w:val="single" w:sz="4" w:space="0" w:color="auto"/>
            </w:tcBorders>
            <w:shd w:val="clear" w:color="auto" w:fill="auto"/>
            <w:vAlign w:val="center"/>
          </w:tcPr>
          <w:p w:rsidR="00D92E62" w:rsidRPr="00A5746B" w:rsidRDefault="00D92E62" w:rsidP="00D92E62">
            <w:pPr>
              <w:jc w:val="center"/>
              <w:rPr>
                <w:sz w:val="22"/>
              </w:rPr>
            </w:pPr>
            <w:r w:rsidRPr="00A5746B">
              <w:rPr>
                <w:sz w:val="22"/>
              </w:rPr>
              <w:t>Котельная (п.Яр, ул. Пролетарская, 14)</w:t>
            </w:r>
          </w:p>
        </w:tc>
        <w:tc>
          <w:tcPr>
            <w:tcW w:w="1086" w:type="pct"/>
            <w:shd w:val="clear" w:color="auto" w:fill="auto"/>
            <w:vAlign w:val="center"/>
          </w:tcPr>
          <w:p w:rsidR="00D92E62" w:rsidRPr="00A5746B" w:rsidRDefault="00D92E62" w:rsidP="00D92E62">
            <w:pPr>
              <w:jc w:val="center"/>
              <w:rPr>
                <w:sz w:val="22"/>
              </w:rPr>
            </w:pPr>
            <w:r w:rsidRPr="00A5746B">
              <w:rPr>
                <w:sz w:val="22"/>
              </w:rPr>
              <w:t>95/70°С</w:t>
            </w:r>
          </w:p>
        </w:tc>
      </w:tr>
      <w:tr w:rsidR="00D92E62" w:rsidRPr="00A5746B" w:rsidTr="00FC31BF">
        <w:trPr>
          <w:cantSplit/>
        </w:trPr>
        <w:tc>
          <w:tcPr>
            <w:tcW w:w="442" w:type="pct"/>
            <w:tcBorders>
              <w:right w:val="single" w:sz="4" w:space="0" w:color="auto"/>
            </w:tcBorders>
            <w:shd w:val="clear" w:color="auto" w:fill="auto"/>
            <w:vAlign w:val="center"/>
          </w:tcPr>
          <w:p w:rsidR="00D92E62" w:rsidRPr="00A5746B" w:rsidRDefault="00D92E62" w:rsidP="00D92E62">
            <w:pPr>
              <w:pStyle w:val="ab"/>
              <w:jc w:val="center"/>
              <w:rPr>
                <w:sz w:val="22"/>
                <w:szCs w:val="22"/>
              </w:rPr>
            </w:pPr>
            <w:r w:rsidRPr="00A5746B">
              <w:rPr>
                <w:sz w:val="22"/>
                <w:szCs w:val="22"/>
              </w:rPr>
              <w:t>19</w:t>
            </w:r>
          </w:p>
        </w:tc>
        <w:tc>
          <w:tcPr>
            <w:tcW w:w="3472" w:type="pct"/>
            <w:tcBorders>
              <w:left w:val="single" w:sz="4" w:space="0" w:color="auto"/>
            </w:tcBorders>
            <w:shd w:val="clear" w:color="auto" w:fill="auto"/>
            <w:vAlign w:val="center"/>
          </w:tcPr>
          <w:p w:rsidR="00D92E62" w:rsidRPr="00A5746B" w:rsidRDefault="00D92E62" w:rsidP="00D92E62">
            <w:pPr>
              <w:jc w:val="center"/>
              <w:rPr>
                <w:sz w:val="22"/>
              </w:rPr>
            </w:pPr>
            <w:r w:rsidRPr="00A5746B">
              <w:rPr>
                <w:sz w:val="22"/>
              </w:rPr>
              <w:t>Котельная (п. Яр, пер. Яр-пост, 1-1а)</w:t>
            </w:r>
          </w:p>
        </w:tc>
        <w:tc>
          <w:tcPr>
            <w:tcW w:w="1086" w:type="pct"/>
            <w:shd w:val="clear" w:color="auto" w:fill="auto"/>
            <w:vAlign w:val="center"/>
          </w:tcPr>
          <w:p w:rsidR="00D92E62" w:rsidRPr="00A5746B" w:rsidRDefault="00D92E62" w:rsidP="00D92E62">
            <w:pPr>
              <w:jc w:val="center"/>
              <w:rPr>
                <w:sz w:val="22"/>
              </w:rPr>
            </w:pPr>
            <w:r w:rsidRPr="00A5746B">
              <w:rPr>
                <w:sz w:val="22"/>
              </w:rPr>
              <w:t>95/70°С</w:t>
            </w:r>
          </w:p>
        </w:tc>
      </w:tr>
    </w:tbl>
    <w:p w:rsidR="00264AFC" w:rsidRPr="00A5746B" w:rsidRDefault="00264AFC"/>
    <w:p w:rsidR="00C92D67" w:rsidRPr="00A5746B" w:rsidRDefault="00D92E62" w:rsidP="00C92D67">
      <w:pPr>
        <w:ind w:firstLine="567"/>
      </w:pPr>
      <w:r w:rsidRPr="00A5746B">
        <w:t>Р</w:t>
      </w:r>
      <w:r w:rsidR="00C92D67" w:rsidRPr="00A5746B">
        <w:t>асчетные значен</w:t>
      </w:r>
      <w:r w:rsidRPr="00A5746B">
        <w:t>ия температур наружного воздуха</w:t>
      </w:r>
      <w:r w:rsidR="00C92D67" w:rsidRPr="00A5746B">
        <w:t xml:space="preserve"> </w:t>
      </w:r>
      <w:r w:rsidRPr="00A5746B">
        <w:t>и</w:t>
      </w:r>
      <w:r w:rsidR="00C92D67" w:rsidRPr="00A5746B">
        <w:t xml:space="preserve"> сетевой воды в прямом и обратном трубопроводах представлены </w:t>
      </w:r>
      <w:r w:rsidR="00D25908" w:rsidRPr="00A5746B">
        <w:t xml:space="preserve">в таблицах </w:t>
      </w:r>
      <w:r w:rsidR="00C92D67" w:rsidRPr="00A5746B">
        <w:t>ни</w:t>
      </w:r>
      <w:r w:rsidRPr="00A5746B">
        <w:t xml:space="preserve">же. </w:t>
      </w:r>
    </w:p>
    <w:p w:rsidR="00D25908" w:rsidRPr="00A5746B" w:rsidRDefault="00D25908" w:rsidP="00C92D67">
      <w:pPr>
        <w:ind w:firstLine="567"/>
      </w:pPr>
    </w:p>
    <w:p w:rsidR="00D92E62" w:rsidRPr="00A5746B" w:rsidRDefault="00D92E62" w:rsidP="00C92D67">
      <w:pPr>
        <w:ind w:firstLine="567"/>
      </w:pPr>
    </w:p>
    <w:p w:rsidR="00D25908" w:rsidRPr="00A5746B" w:rsidRDefault="00430884" w:rsidP="002C34C2">
      <w:pPr>
        <w:pStyle w:val="aff9"/>
      </w:pPr>
      <w:r w:rsidRPr="00A5746B">
        <w:lastRenderedPageBreak/>
        <w:t xml:space="preserve">Таблица </w:t>
      </w:r>
      <w:fldSimple w:instr=" SEQ Таблица \* ARABIC ">
        <w:r w:rsidR="00A5746B" w:rsidRPr="00A5746B">
          <w:rPr>
            <w:noProof/>
          </w:rPr>
          <w:t>8</w:t>
        </w:r>
      </w:fldSimple>
      <w:r w:rsidRPr="00A5746B">
        <w:t xml:space="preserve"> - Температурный график </w:t>
      </w:r>
    </w:p>
    <w:tbl>
      <w:tblPr>
        <w:tblW w:w="4948" w:type="pct"/>
        <w:tblLook w:val="04A0" w:firstRow="1" w:lastRow="0" w:firstColumn="1" w:lastColumn="0" w:noHBand="0" w:noVBand="1"/>
      </w:tblPr>
      <w:tblGrid>
        <w:gridCol w:w="698"/>
        <w:gridCol w:w="2532"/>
        <w:gridCol w:w="3118"/>
        <w:gridCol w:w="3684"/>
      </w:tblGrid>
      <w:tr w:rsidR="00D92E62" w:rsidRPr="00A5746B" w:rsidTr="00D92E62">
        <w:tc>
          <w:tcPr>
            <w:tcW w:w="348" w:type="pct"/>
            <w:tcBorders>
              <w:top w:val="single" w:sz="4" w:space="0" w:color="auto"/>
              <w:left w:val="single" w:sz="4" w:space="0" w:color="auto"/>
              <w:bottom w:val="single" w:sz="4" w:space="0" w:color="auto"/>
              <w:right w:val="single" w:sz="4" w:space="0" w:color="auto"/>
            </w:tcBorders>
            <w:shd w:val="clear" w:color="auto" w:fill="auto"/>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w:t>
            </w:r>
            <w:r w:rsidR="003F3107" w:rsidRPr="00A5746B">
              <w:rPr>
                <w:rFonts w:eastAsia="Times New Roman"/>
                <w:sz w:val="22"/>
                <w:lang w:eastAsia="ru-RU"/>
              </w:rPr>
              <w:t xml:space="preserve"> </w:t>
            </w:r>
            <w:r w:rsidRPr="00A5746B">
              <w:rPr>
                <w:rFonts w:eastAsia="Times New Roman"/>
                <w:sz w:val="22"/>
                <w:lang w:eastAsia="ru-RU"/>
              </w:rPr>
              <w:t>п/п</w:t>
            </w:r>
          </w:p>
        </w:tc>
        <w:tc>
          <w:tcPr>
            <w:tcW w:w="1262" w:type="pct"/>
            <w:tcBorders>
              <w:top w:val="single" w:sz="4" w:space="0" w:color="auto"/>
              <w:left w:val="nil"/>
              <w:bottom w:val="single" w:sz="4" w:space="0" w:color="auto"/>
              <w:right w:val="single" w:sz="4" w:space="0" w:color="auto"/>
            </w:tcBorders>
            <w:shd w:val="clear" w:color="auto" w:fill="auto"/>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Температура наружного воздуха, °С</w:t>
            </w:r>
          </w:p>
        </w:tc>
        <w:tc>
          <w:tcPr>
            <w:tcW w:w="1554" w:type="pct"/>
            <w:tcBorders>
              <w:top w:val="single" w:sz="4" w:space="0" w:color="auto"/>
              <w:left w:val="nil"/>
              <w:bottom w:val="single" w:sz="4" w:space="0" w:color="auto"/>
              <w:right w:val="single" w:sz="4" w:space="0" w:color="auto"/>
            </w:tcBorders>
            <w:shd w:val="clear" w:color="auto" w:fill="auto"/>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Температура сетевой воды в подающем трубопроводе, °С</w:t>
            </w:r>
          </w:p>
        </w:tc>
        <w:tc>
          <w:tcPr>
            <w:tcW w:w="1837" w:type="pct"/>
            <w:tcBorders>
              <w:top w:val="single" w:sz="4" w:space="0" w:color="auto"/>
              <w:left w:val="nil"/>
              <w:bottom w:val="single" w:sz="4" w:space="0" w:color="auto"/>
              <w:right w:val="single" w:sz="4" w:space="0" w:color="auto"/>
            </w:tcBorders>
            <w:shd w:val="clear" w:color="auto" w:fill="auto"/>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Температура сетевой воды в обра</w:t>
            </w:r>
            <w:r w:rsidRPr="00A5746B">
              <w:rPr>
                <w:rFonts w:eastAsia="Times New Roman"/>
                <w:sz w:val="22"/>
                <w:lang w:eastAsia="ru-RU"/>
              </w:rPr>
              <w:t>т</w:t>
            </w:r>
            <w:r w:rsidRPr="00A5746B">
              <w:rPr>
                <w:rFonts w:eastAsia="Times New Roman"/>
                <w:sz w:val="22"/>
                <w:lang w:eastAsia="ru-RU"/>
              </w:rPr>
              <w:t>ном трубопроводе, °С</w:t>
            </w:r>
          </w:p>
        </w:tc>
      </w:tr>
      <w:tr w:rsidR="00D92E62" w:rsidRPr="00A5746B" w:rsidTr="00D92E62">
        <w:tc>
          <w:tcPr>
            <w:tcW w:w="348" w:type="pct"/>
            <w:tcBorders>
              <w:top w:val="nil"/>
              <w:left w:val="single" w:sz="4" w:space="0" w:color="auto"/>
              <w:bottom w:val="single" w:sz="4" w:space="0" w:color="auto"/>
              <w:right w:val="single" w:sz="4" w:space="0" w:color="auto"/>
            </w:tcBorders>
            <w:shd w:val="clear" w:color="auto" w:fill="auto"/>
            <w:noWrap/>
            <w:vAlign w:val="bottom"/>
          </w:tcPr>
          <w:p w:rsidR="00D92E62" w:rsidRPr="00A5746B" w:rsidRDefault="00D92E62" w:rsidP="00D92E62">
            <w:pPr>
              <w:pStyle w:val="ab"/>
              <w:numPr>
                <w:ilvl w:val="0"/>
                <w:numId w:val="26"/>
              </w:numPr>
              <w:ind w:left="0" w:firstLine="0"/>
              <w:jc w:val="left"/>
              <w:rPr>
                <w:rFonts w:eastAsia="Times New Roman"/>
                <w:sz w:val="22"/>
                <w:lang w:eastAsia="ru-RU"/>
              </w:rPr>
            </w:pPr>
          </w:p>
        </w:tc>
        <w:tc>
          <w:tcPr>
            <w:tcW w:w="1262"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10</w:t>
            </w:r>
          </w:p>
        </w:tc>
        <w:tc>
          <w:tcPr>
            <w:tcW w:w="1554"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38,5</w:t>
            </w:r>
          </w:p>
        </w:tc>
        <w:tc>
          <w:tcPr>
            <w:tcW w:w="1837"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33,9</w:t>
            </w:r>
          </w:p>
        </w:tc>
      </w:tr>
      <w:tr w:rsidR="00D92E62" w:rsidRPr="00A5746B" w:rsidTr="00D92E62">
        <w:tc>
          <w:tcPr>
            <w:tcW w:w="348" w:type="pct"/>
            <w:tcBorders>
              <w:top w:val="nil"/>
              <w:left w:val="single" w:sz="4" w:space="0" w:color="auto"/>
              <w:bottom w:val="single" w:sz="4" w:space="0" w:color="auto"/>
              <w:right w:val="single" w:sz="4" w:space="0" w:color="auto"/>
            </w:tcBorders>
            <w:shd w:val="clear" w:color="auto" w:fill="auto"/>
            <w:noWrap/>
            <w:vAlign w:val="bottom"/>
          </w:tcPr>
          <w:p w:rsidR="00D92E62" w:rsidRPr="00A5746B" w:rsidRDefault="00D92E62" w:rsidP="00D92E62">
            <w:pPr>
              <w:pStyle w:val="ab"/>
              <w:numPr>
                <w:ilvl w:val="0"/>
                <w:numId w:val="26"/>
              </w:numPr>
              <w:ind w:left="0" w:firstLine="0"/>
              <w:jc w:val="left"/>
              <w:rPr>
                <w:rFonts w:eastAsia="Times New Roman"/>
                <w:sz w:val="22"/>
                <w:lang w:eastAsia="ru-RU"/>
              </w:rPr>
            </w:pPr>
          </w:p>
        </w:tc>
        <w:tc>
          <w:tcPr>
            <w:tcW w:w="1262"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9</w:t>
            </w:r>
          </w:p>
        </w:tc>
        <w:tc>
          <w:tcPr>
            <w:tcW w:w="1554"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40</w:t>
            </w:r>
          </w:p>
        </w:tc>
        <w:tc>
          <w:tcPr>
            <w:tcW w:w="1837"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35</w:t>
            </w:r>
          </w:p>
        </w:tc>
      </w:tr>
      <w:tr w:rsidR="00D92E62" w:rsidRPr="00A5746B" w:rsidTr="00D92E62">
        <w:tc>
          <w:tcPr>
            <w:tcW w:w="348" w:type="pct"/>
            <w:tcBorders>
              <w:top w:val="nil"/>
              <w:left w:val="single" w:sz="4" w:space="0" w:color="auto"/>
              <w:bottom w:val="single" w:sz="4" w:space="0" w:color="auto"/>
              <w:right w:val="single" w:sz="4" w:space="0" w:color="auto"/>
            </w:tcBorders>
            <w:shd w:val="clear" w:color="auto" w:fill="auto"/>
            <w:noWrap/>
            <w:vAlign w:val="bottom"/>
          </w:tcPr>
          <w:p w:rsidR="00D92E62" w:rsidRPr="00A5746B" w:rsidRDefault="00D92E62" w:rsidP="00D92E62">
            <w:pPr>
              <w:pStyle w:val="ab"/>
              <w:numPr>
                <w:ilvl w:val="0"/>
                <w:numId w:val="26"/>
              </w:numPr>
              <w:ind w:left="0" w:firstLine="0"/>
              <w:jc w:val="left"/>
              <w:rPr>
                <w:rFonts w:eastAsia="Times New Roman"/>
                <w:sz w:val="22"/>
                <w:lang w:eastAsia="ru-RU"/>
              </w:rPr>
            </w:pPr>
          </w:p>
        </w:tc>
        <w:tc>
          <w:tcPr>
            <w:tcW w:w="1262"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8</w:t>
            </w:r>
          </w:p>
        </w:tc>
        <w:tc>
          <w:tcPr>
            <w:tcW w:w="1554"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41,5</w:t>
            </w:r>
          </w:p>
        </w:tc>
        <w:tc>
          <w:tcPr>
            <w:tcW w:w="1837"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36</w:t>
            </w:r>
          </w:p>
        </w:tc>
      </w:tr>
      <w:tr w:rsidR="00D92E62" w:rsidRPr="00A5746B" w:rsidTr="00D92E62">
        <w:tc>
          <w:tcPr>
            <w:tcW w:w="348" w:type="pct"/>
            <w:tcBorders>
              <w:top w:val="nil"/>
              <w:left w:val="single" w:sz="4" w:space="0" w:color="auto"/>
              <w:bottom w:val="single" w:sz="4" w:space="0" w:color="auto"/>
              <w:right w:val="single" w:sz="4" w:space="0" w:color="auto"/>
            </w:tcBorders>
            <w:shd w:val="clear" w:color="auto" w:fill="auto"/>
            <w:noWrap/>
            <w:vAlign w:val="bottom"/>
          </w:tcPr>
          <w:p w:rsidR="00D92E62" w:rsidRPr="00A5746B" w:rsidRDefault="00D92E62" w:rsidP="00D92E62">
            <w:pPr>
              <w:pStyle w:val="ab"/>
              <w:numPr>
                <w:ilvl w:val="0"/>
                <w:numId w:val="26"/>
              </w:numPr>
              <w:ind w:left="0" w:firstLine="0"/>
              <w:jc w:val="left"/>
              <w:rPr>
                <w:rFonts w:eastAsia="Times New Roman"/>
                <w:sz w:val="22"/>
                <w:lang w:eastAsia="ru-RU"/>
              </w:rPr>
            </w:pPr>
          </w:p>
        </w:tc>
        <w:tc>
          <w:tcPr>
            <w:tcW w:w="1262"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7</w:t>
            </w:r>
          </w:p>
        </w:tc>
        <w:tc>
          <w:tcPr>
            <w:tcW w:w="1554"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43</w:t>
            </w:r>
          </w:p>
        </w:tc>
        <w:tc>
          <w:tcPr>
            <w:tcW w:w="1837"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37</w:t>
            </w:r>
          </w:p>
        </w:tc>
      </w:tr>
      <w:tr w:rsidR="00D92E62" w:rsidRPr="00A5746B" w:rsidTr="00D92E62">
        <w:tc>
          <w:tcPr>
            <w:tcW w:w="348" w:type="pct"/>
            <w:tcBorders>
              <w:top w:val="nil"/>
              <w:left w:val="single" w:sz="4" w:space="0" w:color="auto"/>
              <w:bottom w:val="single" w:sz="4" w:space="0" w:color="auto"/>
              <w:right w:val="single" w:sz="4" w:space="0" w:color="auto"/>
            </w:tcBorders>
            <w:shd w:val="clear" w:color="auto" w:fill="auto"/>
            <w:noWrap/>
            <w:vAlign w:val="bottom"/>
          </w:tcPr>
          <w:p w:rsidR="00D92E62" w:rsidRPr="00A5746B" w:rsidRDefault="00D92E62" w:rsidP="00D92E62">
            <w:pPr>
              <w:pStyle w:val="ab"/>
              <w:numPr>
                <w:ilvl w:val="0"/>
                <w:numId w:val="26"/>
              </w:numPr>
              <w:ind w:left="0" w:firstLine="0"/>
              <w:jc w:val="left"/>
              <w:rPr>
                <w:rFonts w:eastAsia="Times New Roman"/>
                <w:sz w:val="22"/>
                <w:lang w:eastAsia="ru-RU"/>
              </w:rPr>
            </w:pPr>
          </w:p>
        </w:tc>
        <w:tc>
          <w:tcPr>
            <w:tcW w:w="1262"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6</w:t>
            </w:r>
          </w:p>
        </w:tc>
        <w:tc>
          <w:tcPr>
            <w:tcW w:w="1554"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44,5</w:t>
            </w:r>
          </w:p>
        </w:tc>
        <w:tc>
          <w:tcPr>
            <w:tcW w:w="1837"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38</w:t>
            </w:r>
          </w:p>
        </w:tc>
      </w:tr>
      <w:tr w:rsidR="00D92E62" w:rsidRPr="00A5746B" w:rsidTr="00D92E62">
        <w:tc>
          <w:tcPr>
            <w:tcW w:w="348" w:type="pct"/>
            <w:tcBorders>
              <w:top w:val="nil"/>
              <w:left w:val="single" w:sz="4" w:space="0" w:color="auto"/>
              <w:bottom w:val="single" w:sz="4" w:space="0" w:color="auto"/>
              <w:right w:val="single" w:sz="4" w:space="0" w:color="auto"/>
            </w:tcBorders>
            <w:shd w:val="clear" w:color="auto" w:fill="auto"/>
            <w:noWrap/>
            <w:vAlign w:val="bottom"/>
          </w:tcPr>
          <w:p w:rsidR="00D92E62" w:rsidRPr="00A5746B" w:rsidRDefault="00D92E62" w:rsidP="00D92E62">
            <w:pPr>
              <w:pStyle w:val="ab"/>
              <w:numPr>
                <w:ilvl w:val="0"/>
                <w:numId w:val="26"/>
              </w:numPr>
              <w:ind w:left="0" w:firstLine="0"/>
              <w:jc w:val="left"/>
              <w:rPr>
                <w:rFonts w:eastAsia="Times New Roman"/>
                <w:sz w:val="22"/>
                <w:lang w:eastAsia="ru-RU"/>
              </w:rPr>
            </w:pPr>
          </w:p>
        </w:tc>
        <w:tc>
          <w:tcPr>
            <w:tcW w:w="1262"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5</w:t>
            </w:r>
          </w:p>
        </w:tc>
        <w:tc>
          <w:tcPr>
            <w:tcW w:w="1554"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45,9</w:t>
            </w:r>
          </w:p>
        </w:tc>
        <w:tc>
          <w:tcPr>
            <w:tcW w:w="1837"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39</w:t>
            </w:r>
          </w:p>
        </w:tc>
      </w:tr>
      <w:tr w:rsidR="00D92E62" w:rsidRPr="00A5746B" w:rsidTr="00D92E62">
        <w:tc>
          <w:tcPr>
            <w:tcW w:w="348" w:type="pct"/>
            <w:tcBorders>
              <w:top w:val="nil"/>
              <w:left w:val="single" w:sz="4" w:space="0" w:color="auto"/>
              <w:bottom w:val="single" w:sz="4" w:space="0" w:color="auto"/>
              <w:right w:val="single" w:sz="4" w:space="0" w:color="auto"/>
            </w:tcBorders>
            <w:shd w:val="clear" w:color="auto" w:fill="auto"/>
            <w:noWrap/>
            <w:vAlign w:val="bottom"/>
          </w:tcPr>
          <w:p w:rsidR="00D92E62" w:rsidRPr="00A5746B" w:rsidRDefault="00D92E62" w:rsidP="00D92E62">
            <w:pPr>
              <w:pStyle w:val="ab"/>
              <w:numPr>
                <w:ilvl w:val="0"/>
                <w:numId w:val="26"/>
              </w:numPr>
              <w:ind w:left="0" w:firstLine="0"/>
              <w:jc w:val="left"/>
              <w:rPr>
                <w:rFonts w:eastAsia="Times New Roman"/>
                <w:sz w:val="22"/>
                <w:lang w:eastAsia="ru-RU"/>
              </w:rPr>
            </w:pPr>
          </w:p>
        </w:tc>
        <w:tc>
          <w:tcPr>
            <w:tcW w:w="1262"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4</w:t>
            </w:r>
          </w:p>
        </w:tc>
        <w:tc>
          <w:tcPr>
            <w:tcW w:w="1554"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47,3</w:t>
            </w:r>
          </w:p>
        </w:tc>
        <w:tc>
          <w:tcPr>
            <w:tcW w:w="1837"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39,9</w:t>
            </w:r>
          </w:p>
        </w:tc>
      </w:tr>
      <w:tr w:rsidR="00D92E62" w:rsidRPr="00A5746B" w:rsidTr="00D92E62">
        <w:tc>
          <w:tcPr>
            <w:tcW w:w="348" w:type="pct"/>
            <w:tcBorders>
              <w:top w:val="nil"/>
              <w:left w:val="single" w:sz="4" w:space="0" w:color="auto"/>
              <w:bottom w:val="single" w:sz="4" w:space="0" w:color="auto"/>
              <w:right w:val="single" w:sz="4" w:space="0" w:color="auto"/>
            </w:tcBorders>
            <w:shd w:val="clear" w:color="auto" w:fill="auto"/>
            <w:noWrap/>
            <w:vAlign w:val="bottom"/>
          </w:tcPr>
          <w:p w:rsidR="00D92E62" w:rsidRPr="00A5746B" w:rsidRDefault="00D92E62" w:rsidP="00D92E62">
            <w:pPr>
              <w:pStyle w:val="ab"/>
              <w:numPr>
                <w:ilvl w:val="0"/>
                <w:numId w:val="26"/>
              </w:numPr>
              <w:ind w:left="0" w:firstLine="0"/>
              <w:jc w:val="left"/>
              <w:rPr>
                <w:rFonts w:eastAsia="Times New Roman"/>
                <w:sz w:val="22"/>
                <w:lang w:eastAsia="ru-RU"/>
              </w:rPr>
            </w:pPr>
          </w:p>
        </w:tc>
        <w:tc>
          <w:tcPr>
            <w:tcW w:w="1262"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3</w:t>
            </w:r>
          </w:p>
        </w:tc>
        <w:tc>
          <w:tcPr>
            <w:tcW w:w="1554"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48,7</w:t>
            </w:r>
          </w:p>
        </w:tc>
        <w:tc>
          <w:tcPr>
            <w:tcW w:w="1837"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40,9</w:t>
            </w:r>
          </w:p>
        </w:tc>
      </w:tr>
      <w:tr w:rsidR="00D92E62" w:rsidRPr="00A5746B" w:rsidTr="00D92E62">
        <w:tc>
          <w:tcPr>
            <w:tcW w:w="348" w:type="pct"/>
            <w:tcBorders>
              <w:top w:val="nil"/>
              <w:left w:val="single" w:sz="4" w:space="0" w:color="auto"/>
              <w:bottom w:val="single" w:sz="4" w:space="0" w:color="auto"/>
              <w:right w:val="single" w:sz="4" w:space="0" w:color="auto"/>
            </w:tcBorders>
            <w:shd w:val="clear" w:color="auto" w:fill="auto"/>
            <w:noWrap/>
            <w:vAlign w:val="bottom"/>
          </w:tcPr>
          <w:p w:rsidR="00D92E62" w:rsidRPr="00A5746B" w:rsidRDefault="00D92E62" w:rsidP="00D92E62">
            <w:pPr>
              <w:pStyle w:val="ab"/>
              <w:numPr>
                <w:ilvl w:val="0"/>
                <w:numId w:val="26"/>
              </w:numPr>
              <w:ind w:left="0" w:firstLine="0"/>
              <w:jc w:val="left"/>
              <w:rPr>
                <w:rFonts w:eastAsia="Times New Roman"/>
                <w:sz w:val="22"/>
                <w:lang w:eastAsia="ru-RU"/>
              </w:rPr>
            </w:pPr>
          </w:p>
        </w:tc>
        <w:tc>
          <w:tcPr>
            <w:tcW w:w="1262"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2</w:t>
            </w:r>
          </w:p>
        </w:tc>
        <w:tc>
          <w:tcPr>
            <w:tcW w:w="1554"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50,1</w:t>
            </w:r>
          </w:p>
        </w:tc>
        <w:tc>
          <w:tcPr>
            <w:tcW w:w="1837"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41,8</w:t>
            </w:r>
          </w:p>
        </w:tc>
      </w:tr>
      <w:tr w:rsidR="00D92E62" w:rsidRPr="00A5746B" w:rsidTr="00D92E62">
        <w:tc>
          <w:tcPr>
            <w:tcW w:w="348" w:type="pct"/>
            <w:tcBorders>
              <w:top w:val="nil"/>
              <w:left w:val="single" w:sz="4" w:space="0" w:color="auto"/>
              <w:bottom w:val="single" w:sz="4" w:space="0" w:color="auto"/>
              <w:right w:val="single" w:sz="4" w:space="0" w:color="auto"/>
            </w:tcBorders>
            <w:shd w:val="clear" w:color="auto" w:fill="auto"/>
            <w:noWrap/>
            <w:vAlign w:val="bottom"/>
          </w:tcPr>
          <w:p w:rsidR="00D92E62" w:rsidRPr="00A5746B" w:rsidRDefault="00D92E62" w:rsidP="00D92E62">
            <w:pPr>
              <w:pStyle w:val="ab"/>
              <w:numPr>
                <w:ilvl w:val="0"/>
                <w:numId w:val="26"/>
              </w:numPr>
              <w:ind w:left="0" w:firstLine="0"/>
              <w:jc w:val="left"/>
              <w:rPr>
                <w:rFonts w:eastAsia="Times New Roman"/>
                <w:sz w:val="22"/>
                <w:lang w:eastAsia="ru-RU"/>
              </w:rPr>
            </w:pPr>
          </w:p>
        </w:tc>
        <w:tc>
          <w:tcPr>
            <w:tcW w:w="1262"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1</w:t>
            </w:r>
          </w:p>
        </w:tc>
        <w:tc>
          <w:tcPr>
            <w:tcW w:w="1554"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51,5</w:t>
            </w:r>
          </w:p>
        </w:tc>
        <w:tc>
          <w:tcPr>
            <w:tcW w:w="1837"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42,7</w:t>
            </w:r>
          </w:p>
        </w:tc>
      </w:tr>
      <w:tr w:rsidR="00D92E62" w:rsidRPr="00A5746B" w:rsidTr="00D92E62">
        <w:tc>
          <w:tcPr>
            <w:tcW w:w="348" w:type="pct"/>
            <w:tcBorders>
              <w:top w:val="nil"/>
              <w:left w:val="single" w:sz="4" w:space="0" w:color="auto"/>
              <w:bottom w:val="single" w:sz="4" w:space="0" w:color="auto"/>
              <w:right w:val="single" w:sz="4" w:space="0" w:color="auto"/>
            </w:tcBorders>
            <w:shd w:val="clear" w:color="auto" w:fill="auto"/>
            <w:noWrap/>
            <w:vAlign w:val="bottom"/>
          </w:tcPr>
          <w:p w:rsidR="00D92E62" w:rsidRPr="00A5746B" w:rsidRDefault="00D92E62" w:rsidP="00D92E62">
            <w:pPr>
              <w:pStyle w:val="ab"/>
              <w:numPr>
                <w:ilvl w:val="0"/>
                <w:numId w:val="26"/>
              </w:numPr>
              <w:ind w:left="0" w:firstLine="0"/>
              <w:jc w:val="left"/>
              <w:rPr>
                <w:rFonts w:eastAsia="Times New Roman"/>
                <w:sz w:val="22"/>
                <w:lang w:eastAsia="ru-RU"/>
              </w:rPr>
            </w:pPr>
          </w:p>
        </w:tc>
        <w:tc>
          <w:tcPr>
            <w:tcW w:w="1262"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0</w:t>
            </w:r>
          </w:p>
        </w:tc>
        <w:tc>
          <w:tcPr>
            <w:tcW w:w="1554"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52,9</w:t>
            </w:r>
          </w:p>
        </w:tc>
        <w:tc>
          <w:tcPr>
            <w:tcW w:w="1837"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43,6</w:t>
            </w:r>
          </w:p>
        </w:tc>
      </w:tr>
      <w:tr w:rsidR="00D92E62" w:rsidRPr="00A5746B" w:rsidTr="00D92E62">
        <w:tc>
          <w:tcPr>
            <w:tcW w:w="348" w:type="pct"/>
            <w:tcBorders>
              <w:top w:val="nil"/>
              <w:left w:val="single" w:sz="4" w:space="0" w:color="auto"/>
              <w:bottom w:val="single" w:sz="4" w:space="0" w:color="auto"/>
              <w:right w:val="single" w:sz="4" w:space="0" w:color="auto"/>
            </w:tcBorders>
            <w:shd w:val="clear" w:color="auto" w:fill="auto"/>
            <w:noWrap/>
            <w:vAlign w:val="bottom"/>
          </w:tcPr>
          <w:p w:rsidR="00D92E62" w:rsidRPr="00A5746B" w:rsidRDefault="00D92E62" w:rsidP="00D92E62">
            <w:pPr>
              <w:pStyle w:val="ab"/>
              <w:numPr>
                <w:ilvl w:val="0"/>
                <w:numId w:val="26"/>
              </w:numPr>
              <w:ind w:left="0" w:firstLine="0"/>
              <w:jc w:val="left"/>
              <w:rPr>
                <w:rFonts w:eastAsia="Times New Roman"/>
                <w:sz w:val="22"/>
                <w:lang w:eastAsia="ru-RU"/>
              </w:rPr>
            </w:pPr>
          </w:p>
        </w:tc>
        <w:tc>
          <w:tcPr>
            <w:tcW w:w="1262"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-1</w:t>
            </w:r>
          </w:p>
        </w:tc>
        <w:tc>
          <w:tcPr>
            <w:tcW w:w="1554"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54,2</w:t>
            </w:r>
          </w:p>
        </w:tc>
        <w:tc>
          <w:tcPr>
            <w:tcW w:w="1837"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44,5</w:t>
            </w:r>
          </w:p>
        </w:tc>
      </w:tr>
      <w:tr w:rsidR="00D92E62" w:rsidRPr="00A5746B" w:rsidTr="00D92E62">
        <w:tc>
          <w:tcPr>
            <w:tcW w:w="348" w:type="pct"/>
            <w:tcBorders>
              <w:top w:val="nil"/>
              <w:left w:val="single" w:sz="4" w:space="0" w:color="auto"/>
              <w:bottom w:val="single" w:sz="4" w:space="0" w:color="auto"/>
              <w:right w:val="single" w:sz="4" w:space="0" w:color="auto"/>
            </w:tcBorders>
            <w:shd w:val="clear" w:color="auto" w:fill="auto"/>
            <w:noWrap/>
            <w:vAlign w:val="bottom"/>
          </w:tcPr>
          <w:p w:rsidR="00D92E62" w:rsidRPr="00A5746B" w:rsidRDefault="00D92E62" w:rsidP="00D92E62">
            <w:pPr>
              <w:pStyle w:val="ab"/>
              <w:numPr>
                <w:ilvl w:val="0"/>
                <w:numId w:val="26"/>
              </w:numPr>
              <w:ind w:left="0" w:firstLine="0"/>
              <w:jc w:val="left"/>
              <w:rPr>
                <w:rFonts w:eastAsia="Times New Roman"/>
                <w:sz w:val="22"/>
                <w:lang w:eastAsia="ru-RU"/>
              </w:rPr>
            </w:pPr>
          </w:p>
        </w:tc>
        <w:tc>
          <w:tcPr>
            <w:tcW w:w="1262"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-2</w:t>
            </w:r>
          </w:p>
        </w:tc>
        <w:tc>
          <w:tcPr>
            <w:tcW w:w="1554"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55,6</w:t>
            </w:r>
          </w:p>
        </w:tc>
        <w:tc>
          <w:tcPr>
            <w:tcW w:w="1837"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45,4</w:t>
            </w:r>
          </w:p>
        </w:tc>
      </w:tr>
      <w:tr w:rsidR="00D92E62" w:rsidRPr="00A5746B" w:rsidTr="00D92E62">
        <w:tc>
          <w:tcPr>
            <w:tcW w:w="348" w:type="pct"/>
            <w:tcBorders>
              <w:top w:val="nil"/>
              <w:left w:val="single" w:sz="4" w:space="0" w:color="auto"/>
              <w:bottom w:val="single" w:sz="4" w:space="0" w:color="auto"/>
              <w:right w:val="single" w:sz="4" w:space="0" w:color="auto"/>
            </w:tcBorders>
            <w:shd w:val="clear" w:color="auto" w:fill="auto"/>
            <w:noWrap/>
            <w:vAlign w:val="bottom"/>
          </w:tcPr>
          <w:p w:rsidR="00D92E62" w:rsidRPr="00A5746B" w:rsidRDefault="00D92E62" w:rsidP="00D92E62">
            <w:pPr>
              <w:pStyle w:val="ab"/>
              <w:numPr>
                <w:ilvl w:val="0"/>
                <w:numId w:val="26"/>
              </w:numPr>
              <w:ind w:left="0" w:firstLine="0"/>
              <w:jc w:val="left"/>
              <w:rPr>
                <w:rFonts w:eastAsia="Times New Roman"/>
                <w:sz w:val="22"/>
                <w:lang w:eastAsia="ru-RU"/>
              </w:rPr>
            </w:pPr>
          </w:p>
        </w:tc>
        <w:tc>
          <w:tcPr>
            <w:tcW w:w="1262"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-3</w:t>
            </w:r>
          </w:p>
        </w:tc>
        <w:tc>
          <w:tcPr>
            <w:tcW w:w="1554"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56,9</w:t>
            </w:r>
          </w:p>
        </w:tc>
        <w:tc>
          <w:tcPr>
            <w:tcW w:w="1837"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46,3</w:t>
            </w:r>
          </w:p>
        </w:tc>
      </w:tr>
      <w:tr w:rsidR="00D92E62" w:rsidRPr="00A5746B" w:rsidTr="00D92E62">
        <w:tc>
          <w:tcPr>
            <w:tcW w:w="348" w:type="pct"/>
            <w:tcBorders>
              <w:top w:val="nil"/>
              <w:left w:val="single" w:sz="4" w:space="0" w:color="auto"/>
              <w:bottom w:val="single" w:sz="4" w:space="0" w:color="auto"/>
              <w:right w:val="single" w:sz="4" w:space="0" w:color="auto"/>
            </w:tcBorders>
            <w:shd w:val="clear" w:color="auto" w:fill="auto"/>
            <w:noWrap/>
            <w:vAlign w:val="bottom"/>
          </w:tcPr>
          <w:p w:rsidR="00D92E62" w:rsidRPr="00A5746B" w:rsidRDefault="00D92E62" w:rsidP="00D92E62">
            <w:pPr>
              <w:pStyle w:val="ab"/>
              <w:numPr>
                <w:ilvl w:val="0"/>
                <w:numId w:val="26"/>
              </w:numPr>
              <w:ind w:left="0" w:firstLine="0"/>
              <w:jc w:val="left"/>
              <w:rPr>
                <w:rFonts w:eastAsia="Times New Roman"/>
                <w:sz w:val="22"/>
                <w:lang w:eastAsia="ru-RU"/>
              </w:rPr>
            </w:pPr>
          </w:p>
        </w:tc>
        <w:tc>
          <w:tcPr>
            <w:tcW w:w="1262"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-4</w:t>
            </w:r>
          </w:p>
        </w:tc>
        <w:tc>
          <w:tcPr>
            <w:tcW w:w="1554"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58,2</w:t>
            </w:r>
          </w:p>
        </w:tc>
        <w:tc>
          <w:tcPr>
            <w:tcW w:w="1837"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47,1</w:t>
            </w:r>
          </w:p>
        </w:tc>
      </w:tr>
      <w:tr w:rsidR="00D92E62" w:rsidRPr="00A5746B" w:rsidTr="00D92E62">
        <w:tc>
          <w:tcPr>
            <w:tcW w:w="348" w:type="pct"/>
            <w:tcBorders>
              <w:top w:val="nil"/>
              <w:left w:val="single" w:sz="4" w:space="0" w:color="auto"/>
              <w:bottom w:val="single" w:sz="4" w:space="0" w:color="auto"/>
              <w:right w:val="single" w:sz="4" w:space="0" w:color="auto"/>
            </w:tcBorders>
            <w:shd w:val="clear" w:color="auto" w:fill="auto"/>
            <w:noWrap/>
            <w:vAlign w:val="bottom"/>
          </w:tcPr>
          <w:p w:rsidR="00D92E62" w:rsidRPr="00A5746B" w:rsidRDefault="00D92E62" w:rsidP="00D92E62">
            <w:pPr>
              <w:pStyle w:val="ab"/>
              <w:numPr>
                <w:ilvl w:val="0"/>
                <w:numId w:val="26"/>
              </w:numPr>
              <w:ind w:left="0" w:firstLine="0"/>
              <w:jc w:val="left"/>
              <w:rPr>
                <w:rFonts w:eastAsia="Times New Roman"/>
                <w:sz w:val="22"/>
                <w:lang w:eastAsia="ru-RU"/>
              </w:rPr>
            </w:pPr>
          </w:p>
        </w:tc>
        <w:tc>
          <w:tcPr>
            <w:tcW w:w="1262"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-5</w:t>
            </w:r>
          </w:p>
        </w:tc>
        <w:tc>
          <w:tcPr>
            <w:tcW w:w="1554"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59,5</w:t>
            </w:r>
          </w:p>
        </w:tc>
        <w:tc>
          <w:tcPr>
            <w:tcW w:w="1837"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48</w:t>
            </w:r>
          </w:p>
        </w:tc>
      </w:tr>
      <w:tr w:rsidR="00D92E62" w:rsidRPr="00A5746B" w:rsidTr="00D92E62">
        <w:tc>
          <w:tcPr>
            <w:tcW w:w="348" w:type="pct"/>
            <w:tcBorders>
              <w:top w:val="nil"/>
              <w:left w:val="single" w:sz="4" w:space="0" w:color="auto"/>
              <w:bottom w:val="single" w:sz="4" w:space="0" w:color="auto"/>
              <w:right w:val="single" w:sz="4" w:space="0" w:color="auto"/>
            </w:tcBorders>
            <w:shd w:val="clear" w:color="auto" w:fill="auto"/>
            <w:noWrap/>
            <w:vAlign w:val="bottom"/>
          </w:tcPr>
          <w:p w:rsidR="00D92E62" w:rsidRPr="00A5746B" w:rsidRDefault="00D92E62" w:rsidP="00D92E62">
            <w:pPr>
              <w:pStyle w:val="ab"/>
              <w:numPr>
                <w:ilvl w:val="0"/>
                <w:numId w:val="26"/>
              </w:numPr>
              <w:ind w:left="0" w:firstLine="0"/>
              <w:jc w:val="left"/>
              <w:rPr>
                <w:rFonts w:eastAsia="Times New Roman"/>
                <w:sz w:val="22"/>
                <w:lang w:eastAsia="ru-RU"/>
              </w:rPr>
            </w:pPr>
          </w:p>
        </w:tc>
        <w:tc>
          <w:tcPr>
            <w:tcW w:w="1262"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-6</w:t>
            </w:r>
          </w:p>
        </w:tc>
        <w:tc>
          <w:tcPr>
            <w:tcW w:w="1554"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61</w:t>
            </w:r>
          </w:p>
        </w:tc>
        <w:tc>
          <w:tcPr>
            <w:tcW w:w="1837"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49</w:t>
            </w:r>
          </w:p>
        </w:tc>
      </w:tr>
      <w:tr w:rsidR="00D92E62" w:rsidRPr="00A5746B" w:rsidTr="00D92E62">
        <w:tc>
          <w:tcPr>
            <w:tcW w:w="348" w:type="pct"/>
            <w:tcBorders>
              <w:top w:val="nil"/>
              <w:left w:val="single" w:sz="4" w:space="0" w:color="auto"/>
              <w:bottom w:val="single" w:sz="4" w:space="0" w:color="auto"/>
              <w:right w:val="single" w:sz="4" w:space="0" w:color="auto"/>
            </w:tcBorders>
            <w:shd w:val="clear" w:color="auto" w:fill="auto"/>
            <w:noWrap/>
            <w:vAlign w:val="bottom"/>
          </w:tcPr>
          <w:p w:rsidR="00D92E62" w:rsidRPr="00A5746B" w:rsidRDefault="00D92E62" w:rsidP="00D92E62">
            <w:pPr>
              <w:pStyle w:val="ab"/>
              <w:numPr>
                <w:ilvl w:val="0"/>
                <w:numId w:val="26"/>
              </w:numPr>
              <w:ind w:left="0" w:firstLine="0"/>
              <w:jc w:val="left"/>
              <w:rPr>
                <w:rFonts w:eastAsia="Times New Roman"/>
                <w:sz w:val="22"/>
                <w:lang w:eastAsia="ru-RU"/>
              </w:rPr>
            </w:pPr>
          </w:p>
        </w:tc>
        <w:tc>
          <w:tcPr>
            <w:tcW w:w="1262"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-7</w:t>
            </w:r>
          </w:p>
        </w:tc>
        <w:tc>
          <w:tcPr>
            <w:tcW w:w="1554"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62,2</w:t>
            </w:r>
          </w:p>
        </w:tc>
        <w:tc>
          <w:tcPr>
            <w:tcW w:w="1837"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49,8</w:t>
            </w:r>
          </w:p>
        </w:tc>
      </w:tr>
      <w:tr w:rsidR="00D92E62" w:rsidRPr="00A5746B" w:rsidTr="00D92E62">
        <w:tc>
          <w:tcPr>
            <w:tcW w:w="348" w:type="pct"/>
            <w:tcBorders>
              <w:top w:val="nil"/>
              <w:left w:val="single" w:sz="4" w:space="0" w:color="auto"/>
              <w:bottom w:val="single" w:sz="4" w:space="0" w:color="auto"/>
              <w:right w:val="single" w:sz="4" w:space="0" w:color="auto"/>
            </w:tcBorders>
            <w:shd w:val="clear" w:color="auto" w:fill="auto"/>
            <w:noWrap/>
            <w:vAlign w:val="bottom"/>
          </w:tcPr>
          <w:p w:rsidR="00D92E62" w:rsidRPr="00A5746B" w:rsidRDefault="00D92E62" w:rsidP="00D92E62">
            <w:pPr>
              <w:pStyle w:val="ab"/>
              <w:numPr>
                <w:ilvl w:val="0"/>
                <w:numId w:val="26"/>
              </w:numPr>
              <w:ind w:left="0" w:firstLine="0"/>
              <w:jc w:val="left"/>
              <w:rPr>
                <w:rFonts w:eastAsia="Times New Roman"/>
                <w:sz w:val="22"/>
                <w:lang w:eastAsia="ru-RU"/>
              </w:rPr>
            </w:pPr>
          </w:p>
        </w:tc>
        <w:tc>
          <w:tcPr>
            <w:tcW w:w="1262"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-8</w:t>
            </w:r>
          </w:p>
        </w:tc>
        <w:tc>
          <w:tcPr>
            <w:tcW w:w="1554"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63,5</w:t>
            </w:r>
          </w:p>
        </w:tc>
        <w:tc>
          <w:tcPr>
            <w:tcW w:w="1837"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50,5</w:t>
            </w:r>
          </w:p>
        </w:tc>
      </w:tr>
      <w:tr w:rsidR="00D92E62" w:rsidRPr="00A5746B" w:rsidTr="00D92E62">
        <w:tc>
          <w:tcPr>
            <w:tcW w:w="348" w:type="pct"/>
            <w:tcBorders>
              <w:top w:val="nil"/>
              <w:left w:val="single" w:sz="4" w:space="0" w:color="auto"/>
              <w:bottom w:val="single" w:sz="4" w:space="0" w:color="auto"/>
              <w:right w:val="single" w:sz="4" w:space="0" w:color="auto"/>
            </w:tcBorders>
            <w:shd w:val="clear" w:color="auto" w:fill="auto"/>
            <w:noWrap/>
            <w:vAlign w:val="bottom"/>
          </w:tcPr>
          <w:p w:rsidR="00D92E62" w:rsidRPr="00A5746B" w:rsidRDefault="00D92E62" w:rsidP="00D92E62">
            <w:pPr>
              <w:pStyle w:val="ab"/>
              <w:numPr>
                <w:ilvl w:val="0"/>
                <w:numId w:val="26"/>
              </w:numPr>
              <w:ind w:left="0" w:firstLine="0"/>
              <w:jc w:val="left"/>
              <w:rPr>
                <w:rFonts w:eastAsia="Times New Roman"/>
                <w:sz w:val="22"/>
                <w:lang w:eastAsia="ru-RU"/>
              </w:rPr>
            </w:pPr>
          </w:p>
        </w:tc>
        <w:tc>
          <w:tcPr>
            <w:tcW w:w="1262"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-9</w:t>
            </w:r>
          </w:p>
        </w:tc>
        <w:tc>
          <w:tcPr>
            <w:tcW w:w="1554"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64,7</w:t>
            </w:r>
          </w:p>
        </w:tc>
        <w:tc>
          <w:tcPr>
            <w:tcW w:w="1837"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51,3</w:t>
            </w:r>
          </w:p>
        </w:tc>
      </w:tr>
      <w:tr w:rsidR="00D92E62" w:rsidRPr="00A5746B" w:rsidTr="00D92E62">
        <w:tc>
          <w:tcPr>
            <w:tcW w:w="348" w:type="pct"/>
            <w:tcBorders>
              <w:top w:val="nil"/>
              <w:left w:val="single" w:sz="4" w:space="0" w:color="auto"/>
              <w:bottom w:val="single" w:sz="4" w:space="0" w:color="auto"/>
              <w:right w:val="single" w:sz="4" w:space="0" w:color="auto"/>
            </w:tcBorders>
            <w:shd w:val="clear" w:color="auto" w:fill="auto"/>
            <w:noWrap/>
            <w:vAlign w:val="bottom"/>
          </w:tcPr>
          <w:p w:rsidR="00D92E62" w:rsidRPr="00A5746B" w:rsidRDefault="00D92E62" w:rsidP="00D92E62">
            <w:pPr>
              <w:pStyle w:val="ab"/>
              <w:numPr>
                <w:ilvl w:val="0"/>
                <w:numId w:val="26"/>
              </w:numPr>
              <w:ind w:left="0" w:firstLine="0"/>
              <w:jc w:val="left"/>
              <w:rPr>
                <w:rFonts w:eastAsia="Times New Roman"/>
                <w:sz w:val="22"/>
                <w:lang w:eastAsia="ru-RU"/>
              </w:rPr>
            </w:pPr>
          </w:p>
        </w:tc>
        <w:tc>
          <w:tcPr>
            <w:tcW w:w="1262"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-10</w:t>
            </w:r>
          </w:p>
        </w:tc>
        <w:tc>
          <w:tcPr>
            <w:tcW w:w="1554"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66</w:t>
            </w:r>
          </w:p>
        </w:tc>
        <w:tc>
          <w:tcPr>
            <w:tcW w:w="1837"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52,1</w:t>
            </w:r>
          </w:p>
        </w:tc>
      </w:tr>
      <w:tr w:rsidR="00D92E62" w:rsidRPr="00A5746B" w:rsidTr="00D92E62">
        <w:tc>
          <w:tcPr>
            <w:tcW w:w="348" w:type="pct"/>
            <w:tcBorders>
              <w:top w:val="nil"/>
              <w:left w:val="single" w:sz="4" w:space="0" w:color="auto"/>
              <w:bottom w:val="single" w:sz="4" w:space="0" w:color="auto"/>
              <w:right w:val="single" w:sz="4" w:space="0" w:color="auto"/>
            </w:tcBorders>
            <w:shd w:val="clear" w:color="auto" w:fill="auto"/>
            <w:noWrap/>
            <w:vAlign w:val="bottom"/>
          </w:tcPr>
          <w:p w:rsidR="00D92E62" w:rsidRPr="00A5746B" w:rsidRDefault="00D92E62" w:rsidP="00D92E62">
            <w:pPr>
              <w:pStyle w:val="ab"/>
              <w:numPr>
                <w:ilvl w:val="0"/>
                <w:numId w:val="26"/>
              </w:numPr>
              <w:ind w:left="0" w:firstLine="0"/>
              <w:jc w:val="left"/>
              <w:rPr>
                <w:rFonts w:eastAsia="Times New Roman"/>
                <w:sz w:val="22"/>
                <w:lang w:eastAsia="ru-RU"/>
              </w:rPr>
            </w:pPr>
          </w:p>
        </w:tc>
        <w:tc>
          <w:tcPr>
            <w:tcW w:w="1262"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-11</w:t>
            </w:r>
          </w:p>
        </w:tc>
        <w:tc>
          <w:tcPr>
            <w:tcW w:w="1554"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67,5</w:t>
            </w:r>
          </w:p>
        </w:tc>
        <w:tc>
          <w:tcPr>
            <w:tcW w:w="1837"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53</w:t>
            </w:r>
          </w:p>
        </w:tc>
      </w:tr>
      <w:tr w:rsidR="00D92E62" w:rsidRPr="00A5746B" w:rsidTr="00D92E62">
        <w:tc>
          <w:tcPr>
            <w:tcW w:w="348" w:type="pct"/>
            <w:tcBorders>
              <w:top w:val="nil"/>
              <w:left w:val="single" w:sz="4" w:space="0" w:color="auto"/>
              <w:bottom w:val="single" w:sz="4" w:space="0" w:color="auto"/>
              <w:right w:val="single" w:sz="4" w:space="0" w:color="auto"/>
            </w:tcBorders>
            <w:shd w:val="clear" w:color="auto" w:fill="auto"/>
            <w:noWrap/>
            <w:vAlign w:val="bottom"/>
          </w:tcPr>
          <w:p w:rsidR="00D92E62" w:rsidRPr="00A5746B" w:rsidRDefault="00D92E62" w:rsidP="00D92E62">
            <w:pPr>
              <w:pStyle w:val="ab"/>
              <w:numPr>
                <w:ilvl w:val="0"/>
                <w:numId w:val="26"/>
              </w:numPr>
              <w:ind w:left="0" w:firstLine="0"/>
              <w:jc w:val="left"/>
              <w:rPr>
                <w:rFonts w:eastAsia="Times New Roman"/>
                <w:sz w:val="22"/>
                <w:lang w:eastAsia="ru-RU"/>
              </w:rPr>
            </w:pPr>
          </w:p>
        </w:tc>
        <w:tc>
          <w:tcPr>
            <w:tcW w:w="1262"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-12</w:t>
            </w:r>
          </w:p>
        </w:tc>
        <w:tc>
          <w:tcPr>
            <w:tcW w:w="1554"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68,7</w:t>
            </w:r>
          </w:p>
        </w:tc>
        <w:tc>
          <w:tcPr>
            <w:tcW w:w="1837"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53,7</w:t>
            </w:r>
          </w:p>
        </w:tc>
      </w:tr>
      <w:tr w:rsidR="00D92E62" w:rsidRPr="00A5746B" w:rsidTr="00D92E62">
        <w:tc>
          <w:tcPr>
            <w:tcW w:w="348" w:type="pct"/>
            <w:tcBorders>
              <w:top w:val="nil"/>
              <w:left w:val="single" w:sz="4" w:space="0" w:color="auto"/>
              <w:bottom w:val="single" w:sz="4" w:space="0" w:color="auto"/>
              <w:right w:val="single" w:sz="4" w:space="0" w:color="auto"/>
            </w:tcBorders>
            <w:shd w:val="clear" w:color="auto" w:fill="auto"/>
            <w:noWrap/>
            <w:vAlign w:val="bottom"/>
          </w:tcPr>
          <w:p w:rsidR="00D92E62" w:rsidRPr="00A5746B" w:rsidRDefault="00D92E62" w:rsidP="00D92E62">
            <w:pPr>
              <w:pStyle w:val="ab"/>
              <w:numPr>
                <w:ilvl w:val="0"/>
                <w:numId w:val="26"/>
              </w:numPr>
              <w:ind w:left="0" w:firstLine="0"/>
              <w:jc w:val="left"/>
              <w:rPr>
                <w:rFonts w:eastAsia="Times New Roman"/>
                <w:sz w:val="22"/>
                <w:lang w:eastAsia="ru-RU"/>
              </w:rPr>
            </w:pPr>
          </w:p>
        </w:tc>
        <w:tc>
          <w:tcPr>
            <w:tcW w:w="1262"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-13</w:t>
            </w:r>
          </w:p>
        </w:tc>
        <w:tc>
          <w:tcPr>
            <w:tcW w:w="1554"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70</w:t>
            </w:r>
          </w:p>
        </w:tc>
        <w:tc>
          <w:tcPr>
            <w:tcW w:w="1837"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54,5</w:t>
            </w:r>
          </w:p>
        </w:tc>
      </w:tr>
      <w:tr w:rsidR="00D92E62" w:rsidRPr="00A5746B" w:rsidTr="00D92E62">
        <w:tc>
          <w:tcPr>
            <w:tcW w:w="348" w:type="pct"/>
            <w:tcBorders>
              <w:top w:val="nil"/>
              <w:left w:val="single" w:sz="4" w:space="0" w:color="auto"/>
              <w:bottom w:val="single" w:sz="4" w:space="0" w:color="auto"/>
              <w:right w:val="single" w:sz="4" w:space="0" w:color="auto"/>
            </w:tcBorders>
            <w:shd w:val="clear" w:color="auto" w:fill="auto"/>
            <w:noWrap/>
            <w:vAlign w:val="bottom"/>
          </w:tcPr>
          <w:p w:rsidR="00D92E62" w:rsidRPr="00A5746B" w:rsidRDefault="00D92E62" w:rsidP="00D92E62">
            <w:pPr>
              <w:pStyle w:val="ab"/>
              <w:numPr>
                <w:ilvl w:val="0"/>
                <w:numId w:val="26"/>
              </w:numPr>
              <w:ind w:left="0" w:firstLine="0"/>
              <w:jc w:val="left"/>
              <w:rPr>
                <w:rFonts w:eastAsia="Times New Roman"/>
                <w:sz w:val="22"/>
                <w:lang w:eastAsia="ru-RU"/>
              </w:rPr>
            </w:pPr>
          </w:p>
        </w:tc>
        <w:tc>
          <w:tcPr>
            <w:tcW w:w="1262"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-14</w:t>
            </w:r>
          </w:p>
        </w:tc>
        <w:tc>
          <w:tcPr>
            <w:tcW w:w="1554"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71,3</w:t>
            </w:r>
          </w:p>
        </w:tc>
        <w:tc>
          <w:tcPr>
            <w:tcW w:w="1837"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55,2</w:t>
            </w:r>
          </w:p>
        </w:tc>
      </w:tr>
      <w:tr w:rsidR="00D92E62" w:rsidRPr="00A5746B" w:rsidTr="00D92E62">
        <w:tc>
          <w:tcPr>
            <w:tcW w:w="348" w:type="pct"/>
            <w:tcBorders>
              <w:top w:val="nil"/>
              <w:left w:val="single" w:sz="4" w:space="0" w:color="auto"/>
              <w:bottom w:val="single" w:sz="4" w:space="0" w:color="auto"/>
              <w:right w:val="single" w:sz="4" w:space="0" w:color="auto"/>
            </w:tcBorders>
            <w:shd w:val="clear" w:color="auto" w:fill="auto"/>
            <w:noWrap/>
            <w:vAlign w:val="bottom"/>
          </w:tcPr>
          <w:p w:rsidR="00D92E62" w:rsidRPr="00A5746B" w:rsidRDefault="00D92E62" w:rsidP="00D92E62">
            <w:pPr>
              <w:pStyle w:val="ab"/>
              <w:numPr>
                <w:ilvl w:val="0"/>
                <w:numId w:val="26"/>
              </w:numPr>
              <w:ind w:left="0" w:firstLine="0"/>
              <w:jc w:val="left"/>
              <w:rPr>
                <w:rFonts w:eastAsia="Times New Roman"/>
                <w:sz w:val="22"/>
                <w:lang w:eastAsia="ru-RU"/>
              </w:rPr>
            </w:pPr>
          </w:p>
        </w:tc>
        <w:tc>
          <w:tcPr>
            <w:tcW w:w="1262"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-15</w:t>
            </w:r>
          </w:p>
        </w:tc>
        <w:tc>
          <w:tcPr>
            <w:tcW w:w="1554"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72,3</w:t>
            </w:r>
          </w:p>
        </w:tc>
        <w:tc>
          <w:tcPr>
            <w:tcW w:w="1837"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56,1</w:t>
            </w:r>
          </w:p>
        </w:tc>
      </w:tr>
      <w:tr w:rsidR="00D92E62" w:rsidRPr="00A5746B" w:rsidTr="00D92E62">
        <w:tc>
          <w:tcPr>
            <w:tcW w:w="348" w:type="pct"/>
            <w:tcBorders>
              <w:top w:val="nil"/>
              <w:left w:val="single" w:sz="4" w:space="0" w:color="auto"/>
              <w:bottom w:val="single" w:sz="4" w:space="0" w:color="auto"/>
              <w:right w:val="single" w:sz="4" w:space="0" w:color="auto"/>
            </w:tcBorders>
            <w:shd w:val="clear" w:color="auto" w:fill="auto"/>
            <w:noWrap/>
            <w:vAlign w:val="bottom"/>
          </w:tcPr>
          <w:p w:rsidR="00D92E62" w:rsidRPr="00A5746B" w:rsidRDefault="00D92E62" w:rsidP="00D92E62">
            <w:pPr>
              <w:pStyle w:val="ab"/>
              <w:numPr>
                <w:ilvl w:val="0"/>
                <w:numId w:val="26"/>
              </w:numPr>
              <w:ind w:left="0" w:firstLine="0"/>
              <w:jc w:val="left"/>
              <w:rPr>
                <w:rFonts w:eastAsia="Times New Roman"/>
                <w:sz w:val="22"/>
                <w:lang w:eastAsia="ru-RU"/>
              </w:rPr>
            </w:pPr>
          </w:p>
        </w:tc>
        <w:tc>
          <w:tcPr>
            <w:tcW w:w="1262"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-16</w:t>
            </w:r>
          </w:p>
        </w:tc>
        <w:tc>
          <w:tcPr>
            <w:tcW w:w="1554"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74</w:t>
            </w:r>
          </w:p>
        </w:tc>
        <w:tc>
          <w:tcPr>
            <w:tcW w:w="1837"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56,8</w:t>
            </w:r>
          </w:p>
        </w:tc>
      </w:tr>
      <w:tr w:rsidR="00D92E62" w:rsidRPr="00A5746B" w:rsidTr="00D92E62">
        <w:tc>
          <w:tcPr>
            <w:tcW w:w="348" w:type="pct"/>
            <w:tcBorders>
              <w:top w:val="nil"/>
              <w:left w:val="single" w:sz="4" w:space="0" w:color="auto"/>
              <w:bottom w:val="single" w:sz="4" w:space="0" w:color="auto"/>
              <w:right w:val="single" w:sz="4" w:space="0" w:color="auto"/>
            </w:tcBorders>
            <w:shd w:val="clear" w:color="auto" w:fill="auto"/>
            <w:noWrap/>
            <w:vAlign w:val="bottom"/>
          </w:tcPr>
          <w:p w:rsidR="00D92E62" w:rsidRPr="00A5746B" w:rsidRDefault="00D92E62" w:rsidP="00D92E62">
            <w:pPr>
              <w:pStyle w:val="ab"/>
              <w:numPr>
                <w:ilvl w:val="0"/>
                <w:numId w:val="26"/>
              </w:numPr>
              <w:ind w:left="0" w:firstLine="0"/>
              <w:jc w:val="left"/>
              <w:rPr>
                <w:rFonts w:eastAsia="Times New Roman"/>
                <w:sz w:val="22"/>
                <w:lang w:eastAsia="ru-RU"/>
              </w:rPr>
            </w:pPr>
          </w:p>
        </w:tc>
        <w:tc>
          <w:tcPr>
            <w:tcW w:w="1262"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-17</w:t>
            </w:r>
          </w:p>
        </w:tc>
        <w:tc>
          <w:tcPr>
            <w:tcW w:w="1554"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75</w:t>
            </w:r>
          </w:p>
        </w:tc>
        <w:tc>
          <w:tcPr>
            <w:tcW w:w="1837"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57,5</w:t>
            </w:r>
          </w:p>
        </w:tc>
      </w:tr>
      <w:tr w:rsidR="00D92E62" w:rsidRPr="00A5746B" w:rsidTr="00D92E62">
        <w:tc>
          <w:tcPr>
            <w:tcW w:w="348" w:type="pct"/>
            <w:tcBorders>
              <w:top w:val="nil"/>
              <w:left w:val="single" w:sz="4" w:space="0" w:color="auto"/>
              <w:bottom w:val="single" w:sz="4" w:space="0" w:color="auto"/>
              <w:right w:val="single" w:sz="4" w:space="0" w:color="auto"/>
            </w:tcBorders>
            <w:shd w:val="clear" w:color="auto" w:fill="auto"/>
            <w:noWrap/>
            <w:vAlign w:val="bottom"/>
          </w:tcPr>
          <w:p w:rsidR="00D92E62" w:rsidRPr="00A5746B" w:rsidRDefault="00D92E62" w:rsidP="00D92E62">
            <w:pPr>
              <w:pStyle w:val="ab"/>
              <w:numPr>
                <w:ilvl w:val="0"/>
                <w:numId w:val="26"/>
              </w:numPr>
              <w:ind w:left="0" w:firstLine="0"/>
              <w:jc w:val="left"/>
              <w:rPr>
                <w:rFonts w:eastAsia="Times New Roman"/>
                <w:sz w:val="22"/>
                <w:lang w:eastAsia="ru-RU"/>
              </w:rPr>
            </w:pPr>
          </w:p>
        </w:tc>
        <w:tc>
          <w:tcPr>
            <w:tcW w:w="1262"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-18</w:t>
            </w:r>
          </w:p>
        </w:tc>
        <w:tc>
          <w:tcPr>
            <w:tcW w:w="1554"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76,3</w:t>
            </w:r>
          </w:p>
        </w:tc>
        <w:tc>
          <w:tcPr>
            <w:tcW w:w="1837"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58,3</w:t>
            </w:r>
          </w:p>
        </w:tc>
      </w:tr>
      <w:tr w:rsidR="00D92E62" w:rsidRPr="00A5746B" w:rsidTr="00D92E62">
        <w:tc>
          <w:tcPr>
            <w:tcW w:w="348" w:type="pct"/>
            <w:tcBorders>
              <w:top w:val="nil"/>
              <w:left w:val="single" w:sz="4" w:space="0" w:color="auto"/>
              <w:bottom w:val="single" w:sz="4" w:space="0" w:color="auto"/>
              <w:right w:val="single" w:sz="4" w:space="0" w:color="auto"/>
            </w:tcBorders>
            <w:shd w:val="clear" w:color="auto" w:fill="auto"/>
            <w:noWrap/>
            <w:vAlign w:val="bottom"/>
          </w:tcPr>
          <w:p w:rsidR="00D92E62" w:rsidRPr="00A5746B" w:rsidRDefault="00D92E62" w:rsidP="00D92E62">
            <w:pPr>
              <w:pStyle w:val="ab"/>
              <w:numPr>
                <w:ilvl w:val="0"/>
                <w:numId w:val="26"/>
              </w:numPr>
              <w:ind w:left="0" w:firstLine="0"/>
              <w:jc w:val="left"/>
              <w:rPr>
                <w:rFonts w:eastAsia="Times New Roman"/>
                <w:sz w:val="22"/>
                <w:lang w:eastAsia="ru-RU"/>
              </w:rPr>
            </w:pPr>
          </w:p>
        </w:tc>
        <w:tc>
          <w:tcPr>
            <w:tcW w:w="1262"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-19</w:t>
            </w:r>
          </w:p>
        </w:tc>
        <w:tc>
          <w:tcPr>
            <w:tcW w:w="1554"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77,5</w:t>
            </w:r>
          </w:p>
        </w:tc>
        <w:tc>
          <w:tcPr>
            <w:tcW w:w="1837"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59,1</w:t>
            </w:r>
          </w:p>
        </w:tc>
      </w:tr>
      <w:tr w:rsidR="00D92E62" w:rsidRPr="00A5746B" w:rsidTr="00D92E62">
        <w:tc>
          <w:tcPr>
            <w:tcW w:w="348" w:type="pct"/>
            <w:tcBorders>
              <w:top w:val="nil"/>
              <w:left w:val="single" w:sz="4" w:space="0" w:color="auto"/>
              <w:bottom w:val="single" w:sz="4" w:space="0" w:color="auto"/>
              <w:right w:val="single" w:sz="4" w:space="0" w:color="auto"/>
            </w:tcBorders>
            <w:shd w:val="clear" w:color="auto" w:fill="auto"/>
            <w:noWrap/>
            <w:vAlign w:val="bottom"/>
          </w:tcPr>
          <w:p w:rsidR="00D92E62" w:rsidRPr="00A5746B" w:rsidRDefault="00D92E62" w:rsidP="00D92E62">
            <w:pPr>
              <w:pStyle w:val="ab"/>
              <w:numPr>
                <w:ilvl w:val="0"/>
                <w:numId w:val="26"/>
              </w:numPr>
              <w:ind w:left="0" w:firstLine="0"/>
              <w:jc w:val="left"/>
              <w:rPr>
                <w:rFonts w:eastAsia="Times New Roman"/>
                <w:sz w:val="22"/>
                <w:lang w:eastAsia="ru-RU"/>
              </w:rPr>
            </w:pPr>
          </w:p>
        </w:tc>
        <w:tc>
          <w:tcPr>
            <w:tcW w:w="1262"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-20</w:t>
            </w:r>
          </w:p>
        </w:tc>
        <w:tc>
          <w:tcPr>
            <w:tcW w:w="1554"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78,6</w:t>
            </w:r>
          </w:p>
        </w:tc>
        <w:tc>
          <w:tcPr>
            <w:tcW w:w="1837"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59,9</w:t>
            </w:r>
          </w:p>
        </w:tc>
      </w:tr>
      <w:tr w:rsidR="00D92E62" w:rsidRPr="00A5746B" w:rsidTr="00D92E62">
        <w:tc>
          <w:tcPr>
            <w:tcW w:w="348" w:type="pct"/>
            <w:tcBorders>
              <w:top w:val="nil"/>
              <w:left w:val="single" w:sz="4" w:space="0" w:color="auto"/>
              <w:bottom w:val="single" w:sz="4" w:space="0" w:color="auto"/>
              <w:right w:val="single" w:sz="4" w:space="0" w:color="auto"/>
            </w:tcBorders>
            <w:shd w:val="clear" w:color="auto" w:fill="auto"/>
            <w:noWrap/>
            <w:vAlign w:val="bottom"/>
          </w:tcPr>
          <w:p w:rsidR="00D92E62" w:rsidRPr="00A5746B" w:rsidRDefault="00D92E62" w:rsidP="00D92E62">
            <w:pPr>
              <w:pStyle w:val="ab"/>
              <w:numPr>
                <w:ilvl w:val="0"/>
                <w:numId w:val="26"/>
              </w:numPr>
              <w:ind w:left="0" w:firstLine="0"/>
              <w:jc w:val="left"/>
              <w:rPr>
                <w:rFonts w:eastAsia="Times New Roman"/>
                <w:sz w:val="22"/>
                <w:lang w:eastAsia="ru-RU"/>
              </w:rPr>
            </w:pPr>
          </w:p>
        </w:tc>
        <w:tc>
          <w:tcPr>
            <w:tcW w:w="1262"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-21</w:t>
            </w:r>
          </w:p>
        </w:tc>
        <w:tc>
          <w:tcPr>
            <w:tcW w:w="1554"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80</w:t>
            </w:r>
          </w:p>
        </w:tc>
        <w:tc>
          <w:tcPr>
            <w:tcW w:w="1837"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60,8</w:t>
            </w:r>
          </w:p>
        </w:tc>
      </w:tr>
      <w:tr w:rsidR="00D92E62" w:rsidRPr="00A5746B" w:rsidTr="00D92E62">
        <w:tc>
          <w:tcPr>
            <w:tcW w:w="348" w:type="pct"/>
            <w:tcBorders>
              <w:top w:val="nil"/>
              <w:left w:val="single" w:sz="4" w:space="0" w:color="auto"/>
              <w:bottom w:val="single" w:sz="4" w:space="0" w:color="auto"/>
              <w:right w:val="single" w:sz="4" w:space="0" w:color="auto"/>
            </w:tcBorders>
            <w:shd w:val="clear" w:color="auto" w:fill="auto"/>
            <w:noWrap/>
            <w:vAlign w:val="bottom"/>
          </w:tcPr>
          <w:p w:rsidR="00D92E62" w:rsidRPr="00A5746B" w:rsidRDefault="00D92E62" w:rsidP="00D92E62">
            <w:pPr>
              <w:pStyle w:val="ab"/>
              <w:numPr>
                <w:ilvl w:val="0"/>
                <w:numId w:val="26"/>
              </w:numPr>
              <w:ind w:left="0" w:firstLine="0"/>
              <w:jc w:val="left"/>
              <w:rPr>
                <w:rFonts w:eastAsia="Times New Roman"/>
                <w:sz w:val="22"/>
                <w:lang w:eastAsia="ru-RU"/>
              </w:rPr>
            </w:pPr>
          </w:p>
        </w:tc>
        <w:tc>
          <w:tcPr>
            <w:tcW w:w="1262"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-22</w:t>
            </w:r>
          </w:p>
        </w:tc>
        <w:tc>
          <w:tcPr>
            <w:tcW w:w="1554"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81,1</w:t>
            </w:r>
          </w:p>
        </w:tc>
        <w:tc>
          <w:tcPr>
            <w:tcW w:w="1837"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61,5</w:t>
            </w:r>
          </w:p>
        </w:tc>
      </w:tr>
      <w:tr w:rsidR="00D92E62" w:rsidRPr="00A5746B" w:rsidTr="00D92E62">
        <w:tc>
          <w:tcPr>
            <w:tcW w:w="348" w:type="pct"/>
            <w:tcBorders>
              <w:top w:val="nil"/>
              <w:left w:val="single" w:sz="4" w:space="0" w:color="auto"/>
              <w:bottom w:val="single" w:sz="4" w:space="0" w:color="auto"/>
              <w:right w:val="single" w:sz="4" w:space="0" w:color="auto"/>
            </w:tcBorders>
            <w:shd w:val="clear" w:color="auto" w:fill="auto"/>
            <w:noWrap/>
            <w:vAlign w:val="bottom"/>
          </w:tcPr>
          <w:p w:rsidR="00D92E62" w:rsidRPr="00A5746B" w:rsidRDefault="00D92E62" w:rsidP="00D92E62">
            <w:pPr>
              <w:pStyle w:val="ab"/>
              <w:numPr>
                <w:ilvl w:val="0"/>
                <w:numId w:val="26"/>
              </w:numPr>
              <w:ind w:left="0" w:firstLine="0"/>
              <w:jc w:val="left"/>
              <w:rPr>
                <w:rFonts w:eastAsia="Times New Roman"/>
                <w:sz w:val="22"/>
                <w:lang w:eastAsia="ru-RU"/>
              </w:rPr>
            </w:pPr>
          </w:p>
        </w:tc>
        <w:tc>
          <w:tcPr>
            <w:tcW w:w="1262"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-23</w:t>
            </w:r>
          </w:p>
        </w:tc>
        <w:tc>
          <w:tcPr>
            <w:tcW w:w="1554"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82,3</w:t>
            </w:r>
          </w:p>
        </w:tc>
        <w:tc>
          <w:tcPr>
            <w:tcW w:w="1837"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62,3</w:t>
            </w:r>
          </w:p>
        </w:tc>
      </w:tr>
      <w:tr w:rsidR="00D92E62" w:rsidRPr="00A5746B" w:rsidTr="00D92E62">
        <w:tc>
          <w:tcPr>
            <w:tcW w:w="348" w:type="pct"/>
            <w:tcBorders>
              <w:top w:val="nil"/>
              <w:left w:val="single" w:sz="4" w:space="0" w:color="auto"/>
              <w:bottom w:val="single" w:sz="4" w:space="0" w:color="auto"/>
              <w:right w:val="single" w:sz="4" w:space="0" w:color="auto"/>
            </w:tcBorders>
            <w:shd w:val="clear" w:color="auto" w:fill="auto"/>
            <w:noWrap/>
            <w:vAlign w:val="bottom"/>
          </w:tcPr>
          <w:p w:rsidR="00D92E62" w:rsidRPr="00A5746B" w:rsidRDefault="00D92E62" w:rsidP="00D92E62">
            <w:pPr>
              <w:pStyle w:val="ab"/>
              <w:numPr>
                <w:ilvl w:val="0"/>
                <w:numId w:val="26"/>
              </w:numPr>
              <w:ind w:left="0" w:firstLine="0"/>
              <w:jc w:val="left"/>
              <w:rPr>
                <w:rFonts w:eastAsia="Times New Roman"/>
                <w:sz w:val="22"/>
                <w:lang w:eastAsia="ru-RU"/>
              </w:rPr>
            </w:pPr>
          </w:p>
        </w:tc>
        <w:tc>
          <w:tcPr>
            <w:tcW w:w="1262"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-24</w:t>
            </w:r>
          </w:p>
        </w:tc>
        <w:tc>
          <w:tcPr>
            <w:tcW w:w="1554"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83,5</w:t>
            </w:r>
          </w:p>
        </w:tc>
        <w:tc>
          <w:tcPr>
            <w:tcW w:w="1837"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62,9</w:t>
            </w:r>
          </w:p>
        </w:tc>
      </w:tr>
      <w:tr w:rsidR="00D92E62" w:rsidRPr="00A5746B" w:rsidTr="00D92E62">
        <w:tc>
          <w:tcPr>
            <w:tcW w:w="348" w:type="pct"/>
            <w:tcBorders>
              <w:top w:val="nil"/>
              <w:left w:val="single" w:sz="4" w:space="0" w:color="auto"/>
              <w:bottom w:val="single" w:sz="4" w:space="0" w:color="auto"/>
              <w:right w:val="single" w:sz="4" w:space="0" w:color="auto"/>
            </w:tcBorders>
            <w:shd w:val="clear" w:color="auto" w:fill="auto"/>
            <w:noWrap/>
            <w:vAlign w:val="bottom"/>
          </w:tcPr>
          <w:p w:rsidR="00D92E62" w:rsidRPr="00A5746B" w:rsidRDefault="00D92E62" w:rsidP="00D92E62">
            <w:pPr>
              <w:pStyle w:val="ab"/>
              <w:numPr>
                <w:ilvl w:val="0"/>
                <w:numId w:val="26"/>
              </w:numPr>
              <w:ind w:left="0" w:firstLine="0"/>
              <w:jc w:val="left"/>
              <w:rPr>
                <w:rFonts w:eastAsia="Times New Roman"/>
                <w:sz w:val="22"/>
                <w:lang w:eastAsia="ru-RU"/>
              </w:rPr>
            </w:pPr>
          </w:p>
        </w:tc>
        <w:tc>
          <w:tcPr>
            <w:tcW w:w="1262"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-25</w:t>
            </w:r>
          </w:p>
        </w:tc>
        <w:tc>
          <w:tcPr>
            <w:tcW w:w="1554"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84,6</w:t>
            </w:r>
          </w:p>
        </w:tc>
        <w:tc>
          <w:tcPr>
            <w:tcW w:w="1837"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63,7</w:t>
            </w:r>
          </w:p>
        </w:tc>
      </w:tr>
      <w:tr w:rsidR="00D92E62" w:rsidRPr="00A5746B" w:rsidTr="00D92E62">
        <w:tc>
          <w:tcPr>
            <w:tcW w:w="348" w:type="pct"/>
            <w:tcBorders>
              <w:top w:val="nil"/>
              <w:left w:val="single" w:sz="4" w:space="0" w:color="auto"/>
              <w:bottom w:val="single" w:sz="4" w:space="0" w:color="auto"/>
              <w:right w:val="single" w:sz="4" w:space="0" w:color="auto"/>
            </w:tcBorders>
            <w:shd w:val="clear" w:color="auto" w:fill="auto"/>
            <w:noWrap/>
            <w:vAlign w:val="bottom"/>
          </w:tcPr>
          <w:p w:rsidR="00D92E62" w:rsidRPr="00A5746B" w:rsidRDefault="00D92E62" w:rsidP="00D92E62">
            <w:pPr>
              <w:pStyle w:val="ab"/>
              <w:numPr>
                <w:ilvl w:val="0"/>
                <w:numId w:val="26"/>
              </w:numPr>
              <w:ind w:left="0" w:firstLine="0"/>
              <w:jc w:val="left"/>
              <w:rPr>
                <w:rFonts w:eastAsia="Times New Roman"/>
                <w:sz w:val="22"/>
                <w:lang w:eastAsia="ru-RU"/>
              </w:rPr>
            </w:pPr>
          </w:p>
        </w:tc>
        <w:tc>
          <w:tcPr>
            <w:tcW w:w="1262"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-26</w:t>
            </w:r>
          </w:p>
        </w:tc>
        <w:tc>
          <w:tcPr>
            <w:tcW w:w="1554"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85,8</w:t>
            </w:r>
          </w:p>
        </w:tc>
        <w:tc>
          <w:tcPr>
            <w:tcW w:w="1837"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64,3</w:t>
            </w:r>
          </w:p>
        </w:tc>
      </w:tr>
      <w:tr w:rsidR="00D92E62" w:rsidRPr="00A5746B" w:rsidTr="00D92E62">
        <w:tc>
          <w:tcPr>
            <w:tcW w:w="348" w:type="pct"/>
            <w:tcBorders>
              <w:top w:val="nil"/>
              <w:left w:val="single" w:sz="4" w:space="0" w:color="auto"/>
              <w:bottom w:val="single" w:sz="4" w:space="0" w:color="auto"/>
              <w:right w:val="single" w:sz="4" w:space="0" w:color="auto"/>
            </w:tcBorders>
            <w:shd w:val="clear" w:color="auto" w:fill="auto"/>
            <w:noWrap/>
            <w:vAlign w:val="bottom"/>
          </w:tcPr>
          <w:p w:rsidR="00D92E62" w:rsidRPr="00A5746B" w:rsidRDefault="00D92E62" w:rsidP="00D92E62">
            <w:pPr>
              <w:pStyle w:val="ab"/>
              <w:numPr>
                <w:ilvl w:val="0"/>
                <w:numId w:val="26"/>
              </w:numPr>
              <w:ind w:left="0" w:firstLine="0"/>
              <w:jc w:val="left"/>
              <w:rPr>
                <w:rFonts w:eastAsia="Times New Roman"/>
                <w:sz w:val="22"/>
                <w:lang w:eastAsia="ru-RU"/>
              </w:rPr>
            </w:pPr>
          </w:p>
        </w:tc>
        <w:tc>
          <w:tcPr>
            <w:tcW w:w="1262"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-27</w:t>
            </w:r>
          </w:p>
        </w:tc>
        <w:tc>
          <w:tcPr>
            <w:tcW w:w="1554"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87</w:t>
            </w:r>
          </w:p>
        </w:tc>
        <w:tc>
          <w:tcPr>
            <w:tcW w:w="1837"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65</w:t>
            </w:r>
          </w:p>
        </w:tc>
      </w:tr>
      <w:tr w:rsidR="00D92E62" w:rsidRPr="00A5746B" w:rsidTr="00D92E62">
        <w:tc>
          <w:tcPr>
            <w:tcW w:w="348" w:type="pct"/>
            <w:tcBorders>
              <w:top w:val="nil"/>
              <w:left w:val="single" w:sz="4" w:space="0" w:color="auto"/>
              <w:bottom w:val="single" w:sz="4" w:space="0" w:color="auto"/>
              <w:right w:val="single" w:sz="4" w:space="0" w:color="auto"/>
            </w:tcBorders>
            <w:shd w:val="clear" w:color="auto" w:fill="auto"/>
            <w:noWrap/>
            <w:vAlign w:val="bottom"/>
          </w:tcPr>
          <w:p w:rsidR="00D92E62" w:rsidRPr="00A5746B" w:rsidRDefault="00D92E62" w:rsidP="00D92E62">
            <w:pPr>
              <w:pStyle w:val="ab"/>
              <w:numPr>
                <w:ilvl w:val="0"/>
                <w:numId w:val="26"/>
              </w:numPr>
              <w:ind w:left="0" w:firstLine="0"/>
              <w:jc w:val="left"/>
              <w:rPr>
                <w:rFonts w:eastAsia="Times New Roman"/>
                <w:sz w:val="22"/>
                <w:lang w:eastAsia="ru-RU"/>
              </w:rPr>
            </w:pPr>
          </w:p>
        </w:tc>
        <w:tc>
          <w:tcPr>
            <w:tcW w:w="1262"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-28</w:t>
            </w:r>
          </w:p>
        </w:tc>
        <w:tc>
          <w:tcPr>
            <w:tcW w:w="1554"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88,2</w:t>
            </w:r>
          </w:p>
        </w:tc>
        <w:tc>
          <w:tcPr>
            <w:tcW w:w="1837"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65,6</w:t>
            </w:r>
          </w:p>
        </w:tc>
      </w:tr>
      <w:tr w:rsidR="00D92E62" w:rsidRPr="00A5746B" w:rsidTr="00D92E62">
        <w:tc>
          <w:tcPr>
            <w:tcW w:w="348" w:type="pct"/>
            <w:tcBorders>
              <w:top w:val="nil"/>
              <w:left w:val="single" w:sz="4" w:space="0" w:color="auto"/>
              <w:bottom w:val="single" w:sz="4" w:space="0" w:color="auto"/>
              <w:right w:val="single" w:sz="4" w:space="0" w:color="auto"/>
            </w:tcBorders>
            <w:shd w:val="clear" w:color="auto" w:fill="auto"/>
            <w:noWrap/>
            <w:vAlign w:val="bottom"/>
          </w:tcPr>
          <w:p w:rsidR="00D92E62" w:rsidRPr="00A5746B" w:rsidRDefault="00D92E62" w:rsidP="00D92E62">
            <w:pPr>
              <w:pStyle w:val="ab"/>
              <w:numPr>
                <w:ilvl w:val="0"/>
                <w:numId w:val="26"/>
              </w:numPr>
              <w:ind w:left="0" w:firstLine="0"/>
              <w:jc w:val="left"/>
              <w:rPr>
                <w:rFonts w:eastAsia="Times New Roman"/>
                <w:sz w:val="22"/>
                <w:lang w:eastAsia="ru-RU"/>
              </w:rPr>
            </w:pPr>
          </w:p>
        </w:tc>
        <w:tc>
          <w:tcPr>
            <w:tcW w:w="1262"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-29</w:t>
            </w:r>
          </w:p>
        </w:tc>
        <w:tc>
          <w:tcPr>
            <w:tcW w:w="1554"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89,4</w:t>
            </w:r>
          </w:p>
        </w:tc>
        <w:tc>
          <w:tcPr>
            <w:tcW w:w="1837"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66,3</w:t>
            </w:r>
          </w:p>
        </w:tc>
      </w:tr>
      <w:tr w:rsidR="00D92E62" w:rsidRPr="00A5746B" w:rsidTr="00D92E62">
        <w:tc>
          <w:tcPr>
            <w:tcW w:w="348" w:type="pct"/>
            <w:tcBorders>
              <w:top w:val="nil"/>
              <w:left w:val="single" w:sz="4" w:space="0" w:color="auto"/>
              <w:bottom w:val="single" w:sz="4" w:space="0" w:color="auto"/>
              <w:right w:val="single" w:sz="4" w:space="0" w:color="auto"/>
            </w:tcBorders>
            <w:shd w:val="clear" w:color="auto" w:fill="auto"/>
            <w:noWrap/>
            <w:vAlign w:val="bottom"/>
          </w:tcPr>
          <w:p w:rsidR="00D92E62" w:rsidRPr="00A5746B" w:rsidRDefault="00D92E62" w:rsidP="00D92E62">
            <w:pPr>
              <w:pStyle w:val="ab"/>
              <w:numPr>
                <w:ilvl w:val="0"/>
                <w:numId w:val="26"/>
              </w:numPr>
              <w:ind w:left="0" w:firstLine="0"/>
              <w:jc w:val="left"/>
              <w:rPr>
                <w:rFonts w:eastAsia="Times New Roman"/>
                <w:sz w:val="22"/>
                <w:lang w:eastAsia="ru-RU"/>
              </w:rPr>
            </w:pPr>
          </w:p>
        </w:tc>
        <w:tc>
          <w:tcPr>
            <w:tcW w:w="1262"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-30</w:t>
            </w:r>
          </w:p>
        </w:tc>
        <w:tc>
          <w:tcPr>
            <w:tcW w:w="1554"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90,4</w:t>
            </w:r>
          </w:p>
        </w:tc>
        <w:tc>
          <w:tcPr>
            <w:tcW w:w="1837"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67,2</w:t>
            </w:r>
          </w:p>
        </w:tc>
      </w:tr>
      <w:tr w:rsidR="00D92E62" w:rsidRPr="00A5746B" w:rsidTr="00D92E62">
        <w:tc>
          <w:tcPr>
            <w:tcW w:w="348" w:type="pct"/>
            <w:tcBorders>
              <w:top w:val="nil"/>
              <w:left w:val="single" w:sz="4" w:space="0" w:color="auto"/>
              <w:bottom w:val="single" w:sz="4" w:space="0" w:color="auto"/>
              <w:right w:val="single" w:sz="4" w:space="0" w:color="auto"/>
            </w:tcBorders>
            <w:shd w:val="clear" w:color="auto" w:fill="auto"/>
            <w:noWrap/>
            <w:vAlign w:val="bottom"/>
          </w:tcPr>
          <w:p w:rsidR="00D92E62" w:rsidRPr="00A5746B" w:rsidRDefault="00D92E62" w:rsidP="00D92E62">
            <w:pPr>
              <w:pStyle w:val="ab"/>
              <w:numPr>
                <w:ilvl w:val="0"/>
                <w:numId w:val="26"/>
              </w:numPr>
              <w:ind w:left="0" w:firstLine="0"/>
              <w:jc w:val="left"/>
              <w:rPr>
                <w:rFonts w:eastAsia="Times New Roman"/>
                <w:sz w:val="22"/>
                <w:lang w:eastAsia="ru-RU"/>
              </w:rPr>
            </w:pPr>
          </w:p>
        </w:tc>
        <w:tc>
          <w:tcPr>
            <w:tcW w:w="1262"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-31</w:t>
            </w:r>
          </w:p>
        </w:tc>
        <w:tc>
          <w:tcPr>
            <w:tcW w:w="1554"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91,7</w:t>
            </w:r>
          </w:p>
        </w:tc>
        <w:tc>
          <w:tcPr>
            <w:tcW w:w="1837"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67,8</w:t>
            </w:r>
          </w:p>
        </w:tc>
      </w:tr>
      <w:tr w:rsidR="00D92E62" w:rsidRPr="00A5746B" w:rsidTr="00D92E62">
        <w:tc>
          <w:tcPr>
            <w:tcW w:w="348" w:type="pct"/>
            <w:tcBorders>
              <w:top w:val="nil"/>
              <w:left w:val="single" w:sz="4" w:space="0" w:color="auto"/>
              <w:bottom w:val="single" w:sz="4" w:space="0" w:color="auto"/>
              <w:right w:val="single" w:sz="4" w:space="0" w:color="auto"/>
            </w:tcBorders>
            <w:shd w:val="clear" w:color="auto" w:fill="auto"/>
            <w:noWrap/>
            <w:vAlign w:val="bottom"/>
          </w:tcPr>
          <w:p w:rsidR="00D92E62" w:rsidRPr="00A5746B" w:rsidRDefault="00D92E62" w:rsidP="00D92E62">
            <w:pPr>
              <w:pStyle w:val="ab"/>
              <w:numPr>
                <w:ilvl w:val="0"/>
                <w:numId w:val="26"/>
              </w:numPr>
              <w:ind w:left="0" w:firstLine="0"/>
              <w:jc w:val="left"/>
              <w:rPr>
                <w:rFonts w:eastAsia="Times New Roman"/>
                <w:sz w:val="22"/>
                <w:lang w:eastAsia="ru-RU"/>
              </w:rPr>
            </w:pPr>
          </w:p>
        </w:tc>
        <w:tc>
          <w:tcPr>
            <w:tcW w:w="1262"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-32</w:t>
            </w:r>
          </w:p>
        </w:tc>
        <w:tc>
          <w:tcPr>
            <w:tcW w:w="1554"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92,8</w:t>
            </w:r>
          </w:p>
        </w:tc>
        <w:tc>
          <w:tcPr>
            <w:tcW w:w="1837"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68,5</w:t>
            </w:r>
          </w:p>
        </w:tc>
      </w:tr>
      <w:tr w:rsidR="00D92E62" w:rsidRPr="00A5746B" w:rsidTr="00D92E62">
        <w:tc>
          <w:tcPr>
            <w:tcW w:w="348" w:type="pct"/>
            <w:tcBorders>
              <w:top w:val="nil"/>
              <w:left w:val="single" w:sz="4" w:space="0" w:color="auto"/>
              <w:bottom w:val="single" w:sz="4" w:space="0" w:color="auto"/>
              <w:right w:val="single" w:sz="4" w:space="0" w:color="auto"/>
            </w:tcBorders>
            <w:shd w:val="clear" w:color="auto" w:fill="auto"/>
            <w:noWrap/>
            <w:vAlign w:val="bottom"/>
          </w:tcPr>
          <w:p w:rsidR="00D92E62" w:rsidRPr="00A5746B" w:rsidRDefault="00D92E62" w:rsidP="00D92E62">
            <w:pPr>
              <w:pStyle w:val="ab"/>
              <w:numPr>
                <w:ilvl w:val="0"/>
                <w:numId w:val="26"/>
              </w:numPr>
              <w:ind w:left="0" w:firstLine="0"/>
              <w:jc w:val="left"/>
              <w:rPr>
                <w:rFonts w:eastAsia="Times New Roman"/>
                <w:sz w:val="22"/>
                <w:lang w:eastAsia="ru-RU"/>
              </w:rPr>
            </w:pPr>
          </w:p>
        </w:tc>
        <w:tc>
          <w:tcPr>
            <w:tcW w:w="1262"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-33</w:t>
            </w:r>
          </w:p>
        </w:tc>
        <w:tc>
          <w:tcPr>
            <w:tcW w:w="1554"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94</w:t>
            </w:r>
          </w:p>
        </w:tc>
        <w:tc>
          <w:tcPr>
            <w:tcW w:w="1837"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69,2</w:t>
            </w:r>
          </w:p>
        </w:tc>
      </w:tr>
      <w:tr w:rsidR="00D92E62" w:rsidRPr="00A5746B" w:rsidTr="00D92E62">
        <w:tc>
          <w:tcPr>
            <w:tcW w:w="348" w:type="pct"/>
            <w:tcBorders>
              <w:top w:val="nil"/>
              <w:left w:val="single" w:sz="4" w:space="0" w:color="auto"/>
              <w:bottom w:val="single" w:sz="4" w:space="0" w:color="auto"/>
              <w:right w:val="single" w:sz="4" w:space="0" w:color="auto"/>
            </w:tcBorders>
            <w:shd w:val="clear" w:color="auto" w:fill="auto"/>
            <w:noWrap/>
            <w:vAlign w:val="bottom"/>
          </w:tcPr>
          <w:p w:rsidR="00D92E62" w:rsidRPr="00A5746B" w:rsidRDefault="00D92E62" w:rsidP="00D92E62">
            <w:pPr>
              <w:pStyle w:val="ab"/>
              <w:numPr>
                <w:ilvl w:val="0"/>
                <w:numId w:val="26"/>
              </w:numPr>
              <w:ind w:left="0" w:firstLine="0"/>
              <w:jc w:val="left"/>
              <w:rPr>
                <w:rFonts w:eastAsia="Times New Roman"/>
                <w:sz w:val="22"/>
                <w:lang w:eastAsia="ru-RU"/>
              </w:rPr>
            </w:pPr>
          </w:p>
        </w:tc>
        <w:tc>
          <w:tcPr>
            <w:tcW w:w="1262"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-34</w:t>
            </w:r>
          </w:p>
        </w:tc>
        <w:tc>
          <w:tcPr>
            <w:tcW w:w="1554"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95</w:t>
            </w:r>
          </w:p>
        </w:tc>
        <w:tc>
          <w:tcPr>
            <w:tcW w:w="1837" w:type="pct"/>
            <w:tcBorders>
              <w:top w:val="nil"/>
              <w:left w:val="nil"/>
              <w:bottom w:val="single" w:sz="4" w:space="0" w:color="auto"/>
              <w:right w:val="single" w:sz="4" w:space="0" w:color="auto"/>
            </w:tcBorders>
            <w:shd w:val="clear" w:color="auto" w:fill="auto"/>
            <w:noWrap/>
            <w:vAlign w:val="bottom"/>
            <w:hideMark/>
          </w:tcPr>
          <w:p w:rsidR="00D92E62" w:rsidRPr="00A5746B" w:rsidRDefault="00D92E62" w:rsidP="00D92E62">
            <w:pPr>
              <w:jc w:val="center"/>
              <w:rPr>
                <w:rFonts w:eastAsia="Times New Roman"/>
                <w:sz w:val="22"/>
                <w:lang w:eastAsia="ru-RU"/>
              </w:rPr>
            </w:pPr>
            <w:r w:rsidRPr="00A5746B">
              <w:rPr>
                <w:rFonts w:eastAsia="Times New Roman"/>
                <w:sz w:val="22"/>
                <w:lang w:eastAsia="ru-RU"/>
              </w:rPr>
              <w:t>70</w:t>
            </w:r>
          </w:p>
        </w:tc>
      </w:tr>
    </w:tbl>
    <w:p w:rsidR="002C34C2" w:rsidRPr="00A5746B" w:rsidRDefault="002C34C2" w:rsidP="002C34C2"/>
    <w:p w:rsidR="00D25908" w:rsidRPr="00A5746B" w:rsidRDefault="00D25908" w:rsidP="00430884">
      <w:pPr>
        <w:pStyle w:val="Affb"/>
      </w:pPr>
    </w:p>
    <w:p w:rsidR="00D25908" w:rsidRPr="00A5746B" w:rsidRDefault="00D25908" w:rsidP="00C92D67">
      <w:pPr>
        <w:ind w:firstLine="567"/>
      </w:pPr>
    </w:p>
    <w:p w:rsidR="00D25908" w:rsidRPr="00A5746B" w:rsidRDefault="00D25908" w:rsidP="002049DB">
      <w:pPr>
        <w:pStyle w:val="Affb"/>
        <w:sectPr w:rsidR="00D25908" w:rsidRPr="00A5746B" w:rsidSect="00D92E62">
          <w:pgSz w:w="11906" w:h="16838"/>
          <w:pgMar w:top="1134" w:right="851" w:bottom="1134" w:left="1134" w:header="709" w:footer="709" w:gutter="0"/>
          <w:cols w:space="708"/>
          <w:docGrid w:linePitch="360"/>
        </w:sectPr>
      </w:pPr>
    </w:p>
    <w:p w:rsidR="008A451F" w:rsidRPr="00A5746B" w:rsidRDefault="00F0314C" w:rsidP="0006129B">
      <w:pPr>
        <w:pStyle w:val="30"/>
        <w:spacing w:line="240" w:lineRule="auto"/>
        <w:rPr>
          <w:szCs w:val="28"/>
        </w:rPr>
      </w:pPr>
      <w:bookmarkStart w:id="26" w:name="_Toc121588407"/>
      <w:r w:rsidRPr="00A5746B">
        <w:lastRenderedPageBreak/>
        <w:t>2.8</w:t>
      </w:r>
      <w:r w:rsidR="008A451F" w:rsidRPr="00A5746B">
        <w:t xml:space="preserve"> </w:t>
      </w:r>
      <w:r w:rsidRPr="00A5746B">
        <w:t>С</w:t>
      </w:r>
      <w:r w:rsidR="00E800F8" w:rsidRPr="00A5746B">
        <w:t>реднегодовая загрузка оборудования</w:t>
      </w:r>
      <w:bookmarkEnd w:id="26"/>
    </w:p>
    <w:p w:rsidR="00A146A4" w:rsidRPr="00A5746B" w:rsidRDefault="00901FA5" w:rsidP="0006129B">
      <w:pPr>
        <w:pStyle w:val="Affb"/>
      </w:pPr>
      <w:r w:rsidRPr="00A5746B">
        <w:t xml:space="preserve">Проведенный по укрупненным показателям расчет позволил определить среднегодовую загрузку оборудования </w:t>
      </w:r>
      <w:r w:rsidR="005F6DC9" w:rsidRPr="00A5746B">
        <w:t>источников тепл</w:t>
      </w:r>
      <w:r w:rsidR="005C79EF" w:rsidRPr="00A5746B">
        <w:t>а</w:t>
      </w:r>
      <w:r w:rsidRPr="00A5746B">
        <w:t>.</w:t>
      </w:r>
      <w:r w:rsidR="004C347C" w:rsidRPr="00A5746B">
        <w:t xml:space="preserve"> </w:t>
      </w:r>
      <w:r w:rsidR="000308C9" w:rsidRPr="00A5746B">
        <w:t>Среднегодовая загрузка котлоагрегатов котельных</w:t>
      </w:r>
      <w:r w:rsidR="004C347C" w:rsidRPr="00A5746B">
        <w:t>, являющихся централизованными источниками тепла,</w:t>
      </w:r>
      <w:r w:rsidR="000308C9" w:rsidRPr="00A5746B">
        <w:t xml:space="preserve"> представлена в таблице </w:t>
      </w:r>
      <w:r w:rsidR="00A5746B">
        <w:t>9</w:t>
      </w:r>
      <w:r w:rsidR="000308C9" w:rsidRPr="00A5746B">
        <w:t>.</w:t>
      </w:r>
    </w:p>
    <w:p w:rsidR="000308C9" w:rsidRPr="00A5746B" w:rsidRDefault="000308C9" w:rsidP="0006129B">
      <w:pPr>
        <w:pStyle w:val="Affb"/>
      </w:pPr>
    </w:p>
    <w:p w:rsidR="00901FA5" w:rsidRPr="00A5746B" w:rsidRDefault="00A146A4" w:rsidP="0006129B">
      <w:pPr>
        <w:pStyle w:val="aff9"/>
        <w:spacing w:line="240" w:lineRule="auto"/>
      </w:pPr>
      <w:r w:rsidRPr="00A5746B">
        <w:t xml:space="preserve">Таблица </w:t>
      </w:r>
      <w:r w:rsidR="008A3CE6" w:rsidRPr="00A5746B">
        <w:fldChar w:fldCharType="begin"/>
      </w:r>
      <w:r w:rsidR="006972A4" w:rsidRPr="00A5746B">
        <w:instrText xml:space="preserve"> SEQ Таблица \* ARABIC </w:instrText>
      </w:r>
      <w:r w:rsidR="008A3CE6" w:rsidRPr="00A5746B">
        <w:fldChar w:fldCharType="separate"/>
      </w:r>
      <w:r w:rsidR="00A5746B" w:rsidRPr="00A5746B">
        <w:rPr>
          <w:noProof/>
        </w:rPr>
        <w:t>9</w:t>
      </w:r>
      <w:r w:rsidR="008A3CE6" w:rsidRPr="00A5746B">
        <w:rPr>
          <w:noProof/>
        </w:rPr>
        <w:fldChar w:fldCharType="end"/>
      </w:r>
      <w:r w:rsidRPr="00A5746B">
        <w:t xml:space="preserve"> </w:t>
      </w:r>
      <w:r w:rsidR="005F6DC9" w:rsidRPr="00A5746B">
        <w:t>–</w:t>
      </w:r>
      <w:r w:rsidR="00901FA5" w:rsidRPr="00A5746B">
        <w:t xml:space="preserve"> Среднегодовая загрузка оборудования</w:t>
      </w:r>
      <w:r w:rsidR="000308C9" w:rsidRPr="00A5746B">
        <w:t xml:space="preserve"> котельных</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76"/>
        <w:gridCol w:w="2739"/>
        <w:gridCol w:w="1835"/>
        <w:gridCol w:w="1391"/>
        <w:gridCol w:w="1800"/>
        <w:gridCol w:w="1796"/>
      </w:tblGrid>
      <w:tr w:rsidR="00873E8F" w:rsidRPr="00A5746B" w:rsidTr="00C92D67">
        <w:trPr>
          <w:cantSplit/>
          <w:tblHeader/>
        </w:trPr>
        <w:tc>
          <w:tcPr>
            <w:tcW w:w="284" w:type="pct"/>
            <w:vMerge w:val="restart"/>
            <w:tcBorders>
              <w:right w:val="single" w:sz="4" w:space="0" w:color="auto"/>
            </w:tcBorders>
            <w:shd w:val="clear" w:color="auto" w:fill="auto"/>
            <w:vAlign w:val="center"/>
          </w:tcPr>
          <w:p w:rsidR="00C92D67" w:rsidRPr="00A5746B" w:rsidRDefault="00C92D67" w:rsidP="0006129B">
            <w:pPr>
              <w:jc w:val="center"/>
              <w:rPr>
                <w:sz w:val="22"/>
              </w:rPr>
            </w:pPr>
            <w:r w:rsidRPr="00A5746B">
              <w:rPr>
                <w:sz w:val="22"/>
              </w:rPr>
              <w:t>№ п/п</w:t>
            </w:r>
          </w:p>
        </w:tc>
        <w:tc>
          <w:tcPr>
            <w:tcW w:w="1351" w:type="pct"/>
            <w:vMerge w:val="restart"/>
            <w:tcBorders>
              <w:left w:val="single" w:sz="4" w:space="0" w:color="auto"/>
            </w:tcBorders>
            <w:shd w:val="clear" w:color="auto" w:fill="auto"/>
            <w:vAlign w:val="center"/>
          </w:tcPr>
          <w:p w:rsidR="00C92D67" w:rsidRPr="00A5746B" w:rsidRDefault="00C92D67" w:rsidP="0006129B">
            <w:pPr>
              <w:jc w:val="center"/>
              <w:rPr>
                <w:sz w:val="22"/>
              </w:rPr>
            </w:pPr>
            <w:r w:rsidRPr="00A5746B">
              <w:rPr>
                <w:sz w:val="22"/>
              </w:rPr>
              <w:t>Наименование котельной</w:t>
            </w:r>
          </w:p>
        </w:tc>
        <w:tc>
          <w:tcPr>
            <w:tcW w:w="905" w:type="pct"/>
            <w:tcBorders>
              <w:right w:val="single" w:sz="4" w:space="0" w:color="auto"/>
            </w:tcBorders>
            <w:shd w:val="clear" w:color="auto" w:fill="auto"/>
            <w:vAlign w:val="center"/>
          </w:tcPr>
          <w:p w:rsidR="00C92D67" w:rsidRPr="00A5746B" w:rsidRDefault="00C92D67" w:rsidP="0006129B">
            <w:pPr>
              <w:jc w:val="center"/>
              <w:rPr>
                <w:sz w:val="22"/>
              </w:rPr>
            </w:pPr>
            <w:r w:rsidRPr="00A5746B">
              <w:rPr>
                <w:sz w:val="22"/>
              </w:rPr>
              <w:t>Установленная тепловая мо</w:t>
            </w:r>
            <w:r w:rsidRPr="00A5746B">
              <w:rPr>
                <w:sz w:val="22"/>
              </w:rPr>
              <w:t>щ</w:t>
            </w:r>
            <w:r w:rsidRPr="00A5746B">
              <w:rPr>
                <w:sz w:val="22"/>
              </w:rPr>
              <w:t>ность</w:t>
            </w:r>
          </w:p>
        </w:tc>
        <w:tc>
          <w:tcPr>
            <w:tcW w:w="686" w:type="pct"/>
            <w:tcBorders>
              <w:left w:val="single" w:sz="4" w:space="0" w:color="auto"/>
            </w:tcBorders>
            <w:shd w:val="clear" w:color="auto" w:fill="auto"/>
            <w:vAlign w:val="center"/>
          </w:tcPr>
          <w:p w:rsidR="00C92D67" w:rsidRPr="00A5746B" w:rsidRDefault="00C92D67" w:rsidP="0006129B">
            <w:pPr>
              <w:jc w:val="center"/>
              <w:rPr>
                <w:sz w:val="22"/>
              </w:rPr>
            </w:pPr>
            <w:r w:rsidRPr="00A5746B">
              <w:rPr>
                <w:sz w:val="22"/>
              </w:rPr>
              <w:t>Выработка тепла</w:t>
            </w:r>
          </w:p>
        </w:tc>
        <w:tc>
          <w:tcPr>
            <w:tcW w:w="888" w:type="pct"/>
            <w:shd w:val="clear" w:color="auto" w:fill="auto"/>
            <w:vAlign w:val="center"/>
          </w:tcPr>
          <w:p w:rsidR="00C92D67" w:rsidRPr="00A5746B" w:rsidRDefault="00C92D67" w:rsidP="0006129B">
            <w:pPr>
              <w:jc w:val="center"/>
              <w:rPr>
                <w:sz w:val="22"/>
              </w:rPr>
            </w:pPr>
            <w:r w:rsidRPr="00A5746B">
              <w:rPr>
                <w:sz w:val="22"/>
              </w:rPr>
              <w:t>Число часов и</w:t>
            </w:r>
            <w:r w:rsidRPr="00A5746B">
              <w:rPr>
                <w:sz w:val="22"/>
              </w:rPr>
              <w:t>с</w:t>
            </w:r>
            <w:r w:rsidRPr="00A5746B">
              <w:rPr>
                <w:sz w:val="22"/>
              </w:rPr>
              <w:t>пользования УТМ</w:t>
            </w:r>
          </w:p>
        </w:tc>
        <w:tc>
          <w:tcPr>
            <w:tcW w:w="886" w:type="pct"/>
          </w:tcPr>
          <w:p w:rsidR="00C92D67" w:rsidRPr="00A5746B" w:rsidRDefault="00C92D67" w:rsidP="00C92D67">
            <w:pPr>
              <w:jc w:val="center"/>
              <w:rPr>
                <w:sz w:val="22"/>
              </w:rPr>
            </w:pPr>
            <w:r w:rsidRPr="00A5746B">
              <w:rPr>
                <w:sz w:val="22"/>
              </w:rPr>
              <w:t>Среднегодовая загрузка обор</w:t>
            </w:r>
            <w:r w:rsidRPr="00A5746B">
              <w:rPr>
                <w:sz w:val="22"/>
              </w:rPr>
              <w:t>у</w:t>
            </w:r>
            <w:r w:rsidRPr="00A5746B">
              <w:rPr>
                <w:sz w:val="22"/>
              </w:rPr>
              <w:t>дования</w:t>
            </w:r>
          </w:p>
        </w:tc>
      </w:tr>
      <w:tr w:rsidR="00873E8F" w:rsidRPr="00A5746B" w:rsidTr="00C92D67">
        <w:trPr>
          <w:cantSplit/>
          <w:tblHeader/>
        </w:trPr>
        <w:tc>
          <w:tcPr>
            <w:tcW w:w="284" w:type="pct"/>
            <w:vMerge/>
            <w:tcBorders>
              <w:right w:val="single" w:sz="4" w:space="0" w:color="auto"/>
            </w:tcBorders>
            <w:shd w:val="clear" w:color="auto" w:fill="auto"/>
            <w:vAlign w:val="center"/>
          </w:tcPr>
          <w:p w:rsidR="00C92D67" w:rsidRPr="00A5746B" w:rsidRDefault="00C92D67" w:rsidP="0006129B">
            <w:pPr>
              <w:jc w:val="center"/>
              <w:rPr>
                <w:sz w:val="22"/>
              </w:rPr>
            </w:pPr>
          </w:p>
        </w:tc>
        <w:tc>
          <w:tcPr>
            <w:tcW w:w="1351" w:type="pct"/>
            <w:vMerge/>
            <w:tcBorders>
              <w:left w:val="single" w:sz="4" w:space="0" w:color="auto"/>
            </w:tcBorders>
            <w:shd w:val="clear" w:color="auto" w:fill="auto"/>
            <w:vAlign w:val="center"/>
          </w:tcPr>
          <w:p w:rsidR="00C92D67" w:rsidRPr="00A5746B" w:rsidRDefault="00C92D67" w:rsidP="0006129B">
            <w:pPr>
              <w:jc w:val="center"/>
              <w:rPr>
                <w:sz w:val="22"/>
              </w:rPr>
            </w:pPr>
          </w:p>
        </w:tc>
        <w:tc>
          <w:tcPr>
            <w:tcW w:w="905" w:type="pct"/>
            <w:tcBorders>
              <w:right w:val="single" w:sz="4" w:space="0" w:color="auto"/>
            </w:tcBorders>
            <w:shd w:val="clear" w:color="auto" w:fill="auto"/>
            <w:vAlign w:val="center"/>
          </w:tcPr>
          <w:p w:rsidR="00C92D67" w:rsidRPr="00A5746B" w:rsidRDefault="00C92D67" w:rsidP="0006129B">
            <w:pPr>
              <w:jc w:val="center"/>
              <w:rPr>
                <w:sz w:val="22"/>
              </w:rPr>
            </w:pPr>
            <w:r w:rsidRPr="00A5746B">
              <w:rPr>
                <w:sz w:val="22"/>
              </w:rPr>
              <w:t>Гкал/ч</w:t>
            </w:r>
          </w:p>
        </w:tc>
        <w:tc>
          <w:tcPr>
            <w:tcW w:w="686" w:type="pct"/>
            <w:tcBorders>
              <w:left w:val="single" w:sz="4" w:space="0" w:color="auto"/>
            </w:tcBorders>
            <w:shd w:val="clear" w:color="auto" w:fill="auto"/>
            <w:vAlign w:val="center"/>
          </w:tcPr>
          <w:p w:rsidR="00C92D67" w:rsidRPr="00A5746B" w:rsidRDefault="00C92D67" w:rsidP="0006129B">
            <w:pPr>
              <w:jc w:val="center"/>
              <w:rPr>
                <w:sz w:val="22"/>
              </w:rPr>
            </w:pPr>
            <w:r w:rsidRPr="00A5746B">
              <w:rPr>
                <w:sz w:val="22"/>
              </w:rPr>
              <w:t>Гкал</w:t>
            </w:r>
          </w:p>
        </w:tc>
        <w:tc>
          <w:tcPr>
            <w:tcW w:w="888" w:type="pct"/>
            <w:shd w:val="clear" w:color="auto" w:fill="auto"/>
            <w:vAlign w:val="center"/>
          </w:tcPr>
          <w:p w:rsidR="00C92D67" w:rsidRPr="00A5746B" w:rsidRDefault="00C92D67" w:rsidP="0006129B">
            <w:pPr>
              <w:jc w:val="center"/>
              <w:rPr>
                <w:sz w:val="22"/>
              </w:rPr>
            </w:pPr>
            <w:r w:rsidRPr="00A5746B">
              <w:rPr>
                <w:sz w:val="22"/>
              </w:rPr>
              <w:t>час</w:t>
            </w:r>
          </w:p>
        </w:tc>
        <w:tc>
          <w:tcPr>
            <w:tcW w:w="886" w:type="pct"/>
          </w:tcPr>
          <w:p w:rsidR="00C92D67" w:rsidRPr="00A5746B" w:rsidRDefault="00C92D67" w:rsidP="0006129B">
            <w:pPr>
              <w:jc w:val="center"/>
              <w:rPr>
                <w:sz w:val="22"/>
              </w:rPr>
            </w:pPr>
            <w:r w:rsidRPr="00A5746B">
              <w:rPr>
                <w:sz w:val="22"/>
              </w:rPr>
              <w:t>%</w:t>
            </w:r>
          </w:p>
        </w:tc>
      </w:tr>
      <w:tr w:rsidR="00536015" w:rsidRPr="00A5746B" w:rsidTr="00AD2C1A">
        <w:trPr>
          <w:cantSplit/>
        </w:trPr>
        <w:tc>
          <w:tcPr>
            <w:tcW w:w="284" w:type="pct"/>
            <w:tcBorders>
              <w:right w:val="single" w:sz="4" w:space="0" w:color="auto"/>
            </w:tcBorders>
            <w:shd w:val="clear" w:color="auto" w:fill="auto"/>
            <w:vAlign w:val="center"/>
          </w:tcPr>
          <w:p w:rsidR="00536015" w:rsidRPr="00A5746B" w:rsidRDefault="00536015" w:rsidP="00D92E62">
            <w:pPr>
              <w:pStyle w:val="ab"/>
              <w:jc w:val="center"/>
              <w:rPr>
                <w:sz w:val="22"/>
                <w:szCs w:val="22"/>
              </w:rPr>
            </w:pPr>
            <w:r w:rsidRPr="00A5746B">
              <w:rPr>
                <w:sz w:val="22"/>
                <w:szCs w:val="22"/>
              </w:rPr>
              <w:t>1</w:t>
            </w:r>
          </w:p>
        </w:tc>
        <w:tc>
          <w:tcPr>
            <w:tcW w:w="1351" w:type="pct"/>
            <w:tcBorders>
              <w:left w:val="single" w:sz="4" w:space="0" w:color="auto"/>
            </w:tcBorders>
            <w:shd w:val="clear" w:color="auto" w:fill="auto"/>
            <w:vAlign w:val="center"/>
          </w:tcPr>
          <w:p w:rsidR="00536015" w:rsidRPr="00A5746B" w:rsidRDefault="00536015" w:rsidP="00D92E62">
            <w:pPr>
              <w:jc w:val="center"/>
              <w:rPr>
                <w:sz w:val="22"/>
              </w:rPr>
            </w:pPr>
            <w:r w:rsidRPr="00A5746B">
              <w:rPr>
                <w:sz w:val="22"/>
              </w:rPr>
              <w:t>Котельная (п. Яр, ул. Школьная, 6а)</w:t>
            </w:r>
          </w:p>
        </w:tc>
        <w:tc>
          <w:tcPr>
            <w:tcW w:w="905" w:type="pct"/>
            <w:shd w:val="clear" w:color="auto" w:fill="auto"/>
            <w:vAlign w:val="center"/>
          </w:tcPr>
          <w:p w:rsidR="00536015" w:rsidRPr="00A5746B" w:rsidRDefault="00536015">
            <w:pPr>
              <w:jc w:val="center"/>
              <w:rPr>
                <w:sz w:val="20"/>
                <w:szCs w:val="20"/>
              </w:rPr>
            </w:pPr>
            <w:r w:rsidRPr="00A5746B">
              <w:rPr>
                <w:sz w:val="20"/>
                <w:szCs w:val="20"/>
              </w:rPr>
              <w:t>4,44</w:t>
            </w:r>
          </w:p>
        </w:tc>
        <w:tc>
          <w:tcPr>
            <w:tcW w:w="686" w:type="pct"/>
            <w:shd w:val="clear" w:color="auto" w:fill="auto"/>
            <w:vAlign w:val="center"/>
          </w:tcPr>
          <w:p w:rsidR="00536015" w:rsidRPr="00A5746B" w:rsidRDefault="00536015">
            <w:pPr>
              <w:jc w:val="center"/>
              <w:rPr>
                <w:sz w:val="20"/>
                <w:szCs w:val="20"/>
              </w:rPr>
            </w:pPr>
            <w:r w:rsidRPr="00A5746B">
              <w:rPr>
                <w:sz w:val="20"/>
                <w:szCs w:val="20"/>
              </w:rPr>
              <w:t>6349,7</w:t>
            </w:r>
          </w:p>
        </w:tc>
        <w:tc>
          <w:tcPr>
            <w:tcW w:w="888" w:type="pct"/>
            <w:shd w:val="clear" w:color="auto" w:fill="auto"/>
            <w:vAlign w:val="center"/>
          </w:tcPr>
          <w:p w:rsidR="00536015" w:rsidRPr="00A5746B" w:rsidRDefault="00536015">
            <w:pPr>
              <w:jc w:val="center"/>
              <w:rPr>
                <w:sz w:val="20"/>
                <w:szCs w:val="20"/>
              </w:rPr>
            </w:pPr>
            <w:r w:rsidRPr="00A5746B">
              <w:rPr>
                <w:sz w:val="20"/>
                <w:szCs w:val="20"/>
              </w:rPr>
              <w:t>1430,1</w:t>
            </w:r>
          </w:p>
        </w:tc>
        <w:tc>
          <w:tcPr>
            <w:tcW w:w="886" w:type="pct"/>
            <w:vAlign w:val="center"/>
          </w:tcPr>
          <w:p w:rsidR="00536015" w:rsidRPr="00A5746B" w:rsidRDefault="00536015">
            <w:pPr>
              <w:jc w:val="center"/>
              <w:rPr>
                <w:sz w:val="20"/>
                <w:szCs w:val="20"/>
              </w:rPr>
            </w:pPr>
            <w:r w:rsidRPr="00A5746B">
              <w:rPr>
                <w:sz w:val="20"/>
                <w:szCs w:val="20"/>
              </w:rPr>
              <w:t>25,8</w:t>
            </w:r>
          </w:p>
        </w:tc>
      </w:tr>
      <w:tr w:rsidR="00536015" w:rsidRPr="00A5746B" w:rsidTr="00AD2C1A">
        <w:trPr>
          <w:cantSplit/>
        </w:trPr>
        <w:tc>
          <w:tcPr>
            <w:tcW w:w="284" w:type="pct"/>
            <w:tcBorders>
              <w:right w:val="single" w:sz="4" w:space="0" w:color="auto"/>
            </w:tcBorders>
            <w:shd w:val="clear" w:color="auto" w:fill="auto"/>
            <w:vAlign w:val="center"/>
          </w:tcPr>
          <w:p w:rsidR="00536015" w:rsidRPr="00A5746B" w:rsidRDefault="00536015" w:rsidP="00D92E62">
            <w:pPr>
              <w:pStyle w:val="ab"/>
              <w:jc w:val="center"/>
              <w:rPr>
                <w:sz w:val="22"/>
                <w:szCs w:val="22"/>
              </w:rPr>
            </w:pPr>
            <w:r w:rsidRPr="00A5746B">
              <w:rPr>
                <w:sz w:val="22"/>
                <w:szCs w:val="22"/>
              </w:rPr>
              <w:t>2</w:t>
            </w:r>
          </w:p>
        </w:tc>
        <w:tc>
          <w:tcPr>
            <w:tcW w:w="1351" w:type="pct"/>
            <w:tcBorders>
              <w:left w:val="single" w:sz="4" w:space="0" w:color="auto"/>
            </w:tcBorders>
            <w:shd w:val="clear" w:color="auto" w:fill="auto"/>
            <w:vAlign w:val="center"/>
          </w:tcPr>
          <w:p w:rsidR="00536015" w:rsidRPr="00A5746B" w:rsidRDefault="00536015" w:rsidP="00D92E62">
            <w:pPr>
              <w:jc w:val="center"/>
              <w:rPr>
                <w:sz w:val="22"/>
              </w:rPr>
            </w:pPr>
            <w:r w:rsidRPr="00A5746B">
              <w:rPr>
                <w:sz w:val="22"/>
              </w:rPr>
              <w:t>Котельная (с.Дизьмино, ул. Школьная, 26а)</w:t>
            </w:r>
          </w:p>
        </w:tc>
        <w:tc>
          <w:tcPr>
            <w:tcW w:w="905" w:type="pct"/>
            <w:shd w:val="clear" w:color="auto" w:fill="auto"/>
            <w:vAlign w:val="center"/>
          </w:tcPr>
          <w:p w:rsidR="00536015" w:rsidRPr="00A5746B" w:rsidRDefault="00536015">
            <w:pPr>
              <w:jc w:val="center"/>
              <w:rPr>
                <w:sz w:val="20"/>
                <w:szCs w:val="20"/>
              </w:rPr>
            </w:pPr>
            <w:r w:rsidRPr="00A5746B">
              <w:rPr>
                <w:sz w:val="20"/>
                <w:szCs w:val="20"/>
              </w:rPr>
              <w:t>1,08</w:t>
            </w:r>
          </w:p>
        </w:tc>
        <w:tc>
          <w:tcPr>
            <w:tcW w:w="686" w:type="pct"/>
            <w:shd w:val="clear" w:color="auto" w:fill="auto"/>
            <w:vAlign w:val="center"/>
          </w:tcPr>
          <w:p w:rsidR="00536015" w:rsidRPr="00A5746B" w:rsidRDefault="00536015">
            <w:pPr>
              <w:jc w:val="center"/>
              <w:rPr>
                <w:sz w:val="20"/>
                <w:szCs w:val="20"/>
              </w:rPr>
            </w:pPr>
            <w:r w:rsidRPr="00A5746B">
              <w:rPr>
                <w:sz w:val="20"/>
                <w:szCs w:val="20"/>
              </w:rPr>
              <w:t>1147,4</w:t>
            </w:r>
          </w:p>
        </w:tc>
        <w:tc>
          <w:tcPr>
            <w:tcW w:w="888" w:type="pct"/>
            <w:shd w:val="clear" w:color="auto" w:fill="auto"/>
            <w:vAlign w:val="center"/>
          </w:tcPr>
          <w:p w:rsidR="00536015" w:rsidRPr="00A5746B" w:rsidRDefault="00536015">
            <w:pPr>
              <w:jc w:val="center"/>
              <w:rPr>
                <w:sz w:val="20"/>
                <w:szCs w:val="20"/>
              </w:rPr>
            </w:pPr>
            <w:r w:rsidRPr="00A5746B">
              <w:rPr>
                <w:sz w:val="20"/>
                <w:szCs w:val="20"/>
              </w:rPr>
              <w:t>1062,4</w:t>
            </w:r>
          </w:p>
        </w:tc>
        <w:tc>
          <w:tcPr>
            <w:tcW w:w="886" w:type="pct"/>
            <w:vAlign w:val="center"/>
          </w:tcPr>
          <w:p w:rsidR="00536015" w:rsidRPr="00A5746B" w:rsidRDefault="00536015">
            <w:pPr>
              <w:jc w:val="center"/>
              <w:rPr>
                <w:sz w:val="20"/>
                <w:szCs w:val="20"/>
              </w:rPr>
            </w:pPr>
            <w:r w:rsidRPr="00A5746B">
              <w:rPr>
                <w:sz w:val="20"/>
                <w:szCs w:val="20"/>
              </w:rPr>
              <w:t>19,2</w:t>
            </w:r>
          </w:p>
        </w:tc>
      </w:tr>
      <w:tr w:rsidR="00536015" w:rsidRPr="00A5746B" w:rsidTr="00AD2C1A">
        <w:trPr>
          <w:cantSplit/>
        </w:trPr>
        <w:tc>
          <w:tcPr>
            <w:tcW w:w="284" w:type="pct"/>
            <w:tcBorders>
              <w:right w:val="single" w:sz="4" w:space="0" w:color="auto"/>
            </w:tcBorders>
            <w:shd w:val="clear" w:color="auto" w:fill="auto"/>
            <w:vAlign w:val="center"/>
          </w:tcPr>
          <w:p w:rsidR="00536015" w:rsidRPr="00A5746B" w:rsidRDefault="00536015" w:rsidP="00D92E62">
            <w:pPr>
              <w:pStyle w:val="ab"/>
              <w:jc w:val="center"/>
              <w:rPr>
                <w:sz w:val="22"/>
                <w:szCs w:val="22"/>
              </w:rPr>
            </w:pPr>
            <w:r w:rsidRPr="00A5746B">
              <w:rPr>
                <w:sz w:val="22"/>
                <w:szCs w:val="22"/>
              </w:rPr>
              <w:t>3</w:t>
            </w:r>
          </w:p>
        </w:tc>
        <w:tc>
          <w:tcPr>
            <w:tcW w:w="1351" w:type="pct"/>
            <w:tcBorders>
              <w:left w:val="single" w:sz="4" w:space="0" w:color="auto"/>
            </w:tcBorders>
            <w:shd w:val="clear" w:color="auto" w:fill="auto"/>
            <w:vAlign w:val="center"/>
          </w:tcPr>
          <w:p w:rsidR="00536015" w:rsidRPr="00A5746B" w:rsidRDefault="00536015" w:rsidP="00D92E62">
            <w:pPr>
              <w:jc w:val="center"/>
              <w:rPr>
                <w:sz w:val="22"/>
              </w:rPr>
            </w:pPr>
            <w:r w:rsidRPr="00A5746B">
              <w:rPr>
                <w:sz w:val="22"/>
              </w:rPr>
              <w:t>Котельная (п.Яр, ул. С</w:t>
            </w:r>
            <w:r w:rsidRPr="00A5746B">
              <w:rPr>
                <w:sz w:val="22"/>
              </w:rPr>
              <w:t>о</w:t>
            </w:r>
            <w:r w:rsidRPr="00A5746B">
              <w:rPr>
                <w:sz w:val="22"/>
              </w:rPr>
              <w:t>ветская, 1)</w:t>
            </w:r>
          </w:p>
        </w:tc>
        <w:tc>
          <w:tcPr>
            <w:tcW w:w="905" w:type="pct"/>
            <w:shd w:val="clear" w:color="auto" w:fill="auto"/>
            <w:vAlign w:val="center"/>
          </w:tcPr>
          <w:p w:rsidR="00536015" w:rsidRPr="00A5746B" w:rsidRDefault="00536015">
            <w:pPr>
              <w:jc w:val="center"/>
              <w:rPr>
                <w:sz w:val="20"/>
                <w:szCs w:val="20"/>
              </w:rPr>
            </w:pPr>
            <w:r w:rsidRPr="00A5746B">
              <w:rPr>
                <w:sz w:val="20"/>
                <w:szCs w:val="20"/>
              </w:rPr>
              <w:t>2,219</w:t>
            </w:r>
          </w:p>
        </w:tc>
        <w:tc>
          <w:tcPr>
            <w:tcW w:w="686" w:type="pct"/>
            <w:shd w:val="clear" w:color="auto" w:fill="auto"/>
            <w:vAlign w:val="center"/>
          </w:tcPr>
          <w:p w:rsidR="00536015" w:rsidRPr="00A5746B" w:rsidRDefault="00536015">
            <w:pPr>
              <w:jc w:val="center"/>
              <w:rPr>
                <w:sz w:val="20"/>
                <w:szCs w:val="20"/>
              </w:rPr>
            </w:pPr>
            <w:r w:rsidRPr="00A5746B">
              <w:rPr>
                <w:sz w:val="20"/>
                <w:szCs w:val="20"/>
              </w:rPr>
              <w:t>2816,8</w:t>
            </w:r>
          </w:p>
        </w:tc>
        <w:tc>
          <w:tcPr>
            <w:tcW w:w="888" w:type="pct"/>
            <w:shd w:val="clear" w:color="auto" w:fill="auto"/>
            <w:vAlign w:val="center"/>
          </w:tcPr>
          <w:p w:rsidR="00536015" w:rsidRPr="00A5746B" w:rsidRDefault="00536015">
            <w:pPr>
              <w:jc w:val="center"/>
              <w:rPr>
                <w:sz w:val="20"/>
                <w:szCs w:val="20"/>
              </w:rPr>
            </w:pPr>
            <w:r w:rsidRPr="00A5746B">
              <w:rPr>
                <w:sz w:val="20"/>
                <w:szCs w:val="20"/>
              </w:rPr>
              <w:t>1269,4</w:t>
            </w:r>
          </w:p>
        </w:tc>
        <w:tc>
          <w:tcPr>
            <w:tcW w:w="886" w:type="pct"/>
            <w:vAlign w:val="center"/>
          </w:tcPr>
          <w:p w:rsidR="00536015" w:rsidRPr="00A5746B" w:rsidRDefault="00536015">
            <w:pPr>
              <w:jc w:val="center"/>
              <w:rPr>
                <w:sz w:val="20"/>
                <w:szCs w:val="20"/>
              </w:rPr>
            </w:pPr>
            <w:r w:rsidRPr="00A5746B">
              <w:rPr>
                <w:sz w:val="20"/>
                <w:szCs w:val="20"/>
              </w:rPr>
              <w:t>22,9</w:t>
            </w:r>
          </w:p>
        </w:tc>
      </w:tr>
      <w:tr w:rsidR="00536015" w:rsidRPr="00A5746B" w:rsidTr="00AD2C1A">
        <w:trPr>
          <w:cantSplit/>
        </w:trPr>
        <w:tc>
          <w:tcPr>
            <w:tcW w:w="284" w:type="pct"/>
            <w:tcBorders>
              <w:right w:val="single" w:sz="4" w:space="0" w:color="auto"/>
            </w:tcBorders>
            <w:shd w:val="clear" w:color="auto" w:fill="auto"/>
            <w:vAlign w:val="center"/>
          </w:tcPr>
          <w:p w:rsidR="00536015" w:rsidRPr="00A5746B" w:rsidRDefault="00536015" w:rsidP="00D92E62">
            <w:pPr>
              <w:pStyle w:val="ab"/>
              <w:jc w:val="center"/>
              <w:rPr>
                <w:sz w:val="22"/>
                <w:szCs w:val="22"/>
              </w:rPr>
            </w:pPr>
            <w:r w:rsidRPr="00A5746B">
              <w:rPr>
                <w:sz w:val="22"/>
                <w:szCs w:val="22"/>
              </w:rPr>
              <w:t>4</w:t>
            </w:r>
          </w:p>
        </w:tc>
        <w:tc>
          <w:tcPr>
            <w:tcW w:w="1351" w:type="pct"/>
            <w:tcBorders>
              <w:left w:val="single" w:sz="4" w:space="0" w:color="auto"/>
            </w:tcBorders>
            <w:shd w:val="clear" w:color="auto" w:fill="auto"/>
            <w:vAlign w:val="center"/>
          </w:tcPr>
          <w:p w:rsidR="00536015" w:rsidRPr="00A5746B" w:rsidRDefault="00536015" w:rsidP="00D92E62">
            <w:pPr>
              <w:jc w:val="center"/>
              <w:rPr>
                <w:sz w:val="22"/>
              </w:rPr>
            </w:pPr>
            <w:r w:rsidRPr="00A5746B">
              <w:rPr>
                <w:sz w:val="22"/>
              </w:rPr>
              <w:t>Котельная (с.Пудем, ул. Гагарина, 2а)</w:t>
            </w:r>
          </w:p>
        </w:tc>
        <w:tc>
          <w:tcPr>
            <w:tcW w:w="905" w:type="pct"/>
            <w:shd w:val="clear" w:color="auto" w:fill="auto"/>
            <w:vAlign w:val="center"/>
          </w:tcPr>
          <w:p w:rsidR="00536015" w:rsidRPr="00A5746B" w:rsidRDefault="00536015">
            <w:pPr>
              <w:jc w:val="center"/>
              <w:rPr>
                <w:sz w:val="20"/>
                <w:szCs w:val="20"/>
              </w:rPr>
            </w:pPr>
            <w:r w:rsidRPr="00A5746B">
              <w:rPr>
                <w:sz w:val="20"/>
                <w:szCs w:val="20"/>
              </w:rPr>
              <w:t>4,623</w:t>
            </w:r>
          </w:p>
        </w:tc>
        <w:tc>
          <w:tcPr>
            <w:tcW w:w="686" w:type="pct"/>
            <w:shd w:val="clear" w:color="auto" w:fill="auto"/>
            <w:vAlign w:val="center"/>
          </w:tcPr>
          <w:p w:rsidR="00536015" w:rsidRPr="00A5746B" w:rsidRDefault="00536015">
            <w:pPr>
              <w:jc w:val="center"/>
              <w:rPr>
                <w:sz w:val="20"/>
                <w:szCs w:val="20"/>
              </w:rPr>
            </w:pPr>
            <w:r w:rsidRPr="00A5746B">
              <w:rPr>
                <w:sz w:val="20"/>
                <w:szCs w:val="20"/>
              </w:rPr>
              <w:t>7344,6</w:t>
            </w:r>
          </w:p>
        </w:tc>
        <w:tc>
          <w:tcPr>
            <w:tcW w:w="888" w:type="pct"/>
            <w:shd w:val="clear" w:color="auto" w:fill="auto"/>
            <w:vAlign w:val="center"/>
          </w:tcPr>
          <w:p w:rsidR="00536015" w:rsidRPr="00A5746B" w:rsidRDefault="00536015">
            <w:pPr>
              <w:jc w:val="center"/>
              <w:rPr>
                <w:sz w:val="20"/>
                <w:szCs w:val="20"/>
              </w:rPr>
            </w:pPr>
            <w:r w:rsidRPr="00A5746B">
              <w:rPr>
                <w:sz w:val="20"/>
                <w:szCs w:val="20"/>
              </w:rPr>
              <w:t>1588,7</w:t>
            </w:r>
          </w:p>
        </w:tc>
        <w:tc>
          <w:tcPr>
            <w:tcW w:w="886" w:type="pct"/>
            <w:vAlign w:val="center"/>
          </w:tcPr>
          <w:p w:rsidR="00536015" w:rsidRPr="00A5746B" w:rsidRDefault="00536015">
            <w:pPr>
              <w:jc w:val="center"/>
              <w:rPr>
                <w:sz w:val="20"/>
                <w:szCs w:val="20"/>
              </w:rPr>
            </w:pPr>
            <w:r w:rsidRPr="00A5746B">
              <w:rPr>
                <w:sz w:val="20"/>
                <w:szCs w:val="20"/>
              </w:rPr>
              <w:t>28,7</w:t>
            </w:r>
          </w:p>
        </w:tc>
      </w:tr>
      <w:tr w:rsidR="00536015" w:rsidRPr="00A5746B" w:rsidTr="00AD2C1A">
        <w:trPr>
          <w:cantSplit/>
        </w:trPr>
        <w:tc>
          <w:tcPr>
            <w:tcW w:w="284" w:type="pct"/>
            <w:tcBorders>
              <w:right w:val="single" w:sz="4" w:space="0" w:color="auto"/>
            </w:tcBorders>
            <w:shd w:val="clear" w:color="auto" w:fill="auto"/>
            <w:vAlign w:val="center"/>
          </w:tcPr>
          <w:p w:rsidR="00536015" w:rsidRPr="00A5746B" w:rsidRDefault="00536015" w:rsidP="00D92E62">
            <w:pPr>
              <w:pStyle w:val="ab"/>
              <w:jc w:val="center"/>
              <w:rPr>
                <w:sz w:val="22"/>
                <w:szCs w:val="22"/>
              </w:rPr>
            </w:pPr>
            <w:r w:rsidRPr="00A5746B">
              <w:rPr>
                <w:sz w:val="22"/>
                <w:szCs w:val="22"/>
              </w:rPr>
              <w:t>5</w:t>
            </w:r>
          </w:p>
        </w:tc>
        <w:tc>
          <w:tcPr>
            <w:tcW w:w="1351" w:type="pct"/>
            <w:tcBorders>
              <w:left w:val="single" w:sz="4" w:space="0" w:color="auto"/>
            </w:tcBorders>
            <w:shd w:val="clear" w:color="auto" w:fill="auto"/>
            <w:vAlign w:val="center"/>
          </w:tcPr>
          <w:p w:rsidR="00536015" w:rsidRPr="00A5746B" w:rsidRDefault="00536015" w:rsidP="00D92E62">
            <w:pPr>
              <w:jc w:val="center"/>
              <w:rPr>
                <w:sz w:val="22"/>
              </w:rPr>
            </w:pPr>
            <w:r w:rsidRPr="00A5746B">
              <w:rPr>
                <w:sz w:val="22"/>
              </w:rPr>
              <w:t>Котельная (п.Яр, ул. Ф.Васильева, 6а)</w:t>
            </w:r>
          </w:p>
        </w:tc>
        <w:tc>
          <w:tcPr>
            <w:tcW w:w="905" w:type="pct"/>
            <w:shd w:val="clear" w:color="auto" w:fill="auto"/>
            <w:vAlign w:val="center"/>
          </w:tcPr>
          <w:p w:rsidR="00536015" w:rsidRPr="00A5746B" w:rsidRDefault="00536015">
            <w:pPr>
              <w:jc w:val="center"/>
              <w:rPr>
                <w:sz w:val="20"/>
                <w:szCs w:val="20"/>
              </w:rPr>
            </w:pPr>
            <w:r w:rsidRPr="00A5746B">
              <w:rPr>
                <w:sz w:val="20"/>
                <w:szCs w:val="20"/>
              </w:rPr>
              <w:t>3,698</w:t>
            </w:r>
          </w:p>
        </w:tc>
        <w:tc>
          <w:tcPr>
            <w:tcW w:w="686" w:type="pct"/>
            <w:shd w:val="clear" w:color="auto" w:fill="auto"/>
            <w:vAlign w:val="center"/>
          </w:tcPr>
          <w:p w:rsidR="00536015" w:rsidRPr="00A5746B" w:rsidRDefault="00536015">
            <w:pPr>
              <w:jc w:val="center"/>
              <w:rPr>
                <w:sz w:val="20"/>
                <w:szCs w:val="20"/>
              </w:rPr>
            </w:pPr>
            <w:r w:rsidRPr="00A5746B">
              <w:rPr>
                <w:sz w:val="20"/>
                <w:szCs w:val="20"/>
              </w:rPr>
              <w:t>6272,8</w:t>
            </w:r>
          </w:p>
        </w:tc>
        <w:tc>
          <w:tcPr>
            <w:tcW w:w="888" w:type="pct"/>
            <w:shd w:val="clear" w:color="auto" w:fill="auto"/>
            <w:vAlign w:val="center"/>
          </w:tcPr>
          <w:p w:rsidR="00536015" w:rsidRPr="00A5746B" w:rsidRDefault="00536015">
            <w:pPr>
              <w:jc w:val="center"/>
              <w:rPr>
                <w:sz w:val="20"/>
                <w:szCs w:val="20"/>
              </w:rPr>
            </w:pPr>
            <w:r w:rsidRPr="00A5746B">
              <w:rPr>
                <w:sz w:val="20"/>
                <w:szCs w:val="20"/>
              </w:rPr>
              <w:t>1696,3</w:t>
            </w:r>
          </w:p>
        </w:tc>
        <w:tc>
          <w:tcPr>
            <w:tcW w:w="886" w:type="pct"/>
            <w:vAlign w:val="center"/>
          </w:tcPr>
          <w:p w:rsidR="00536015" w:rsidRPr="00A5746B" w:rsidRDefault="00536015">
            <w:pPr>
              <w:jc w:val="center"/>
              <w:rPr>
                <w:sz w:val="20"/>
                <w:szCs w:val="20"/>
              </w:rPr>
            </w:pPr>
            <w:r w:rsidRPr="00A5746B">
              <w:rPr>
                <w:sz w:val="20"/>
                <w:szCs w:val="20"/>
              </w:rPr>
              <w:t>30,6</w:t>
            </w:r>
          </w:p>
        </w:tc>
      </w:tr>
      <w:tr w:rsidR="00536015" w:rsidRPr="00A5746B" w:rsidTr="00AD2C1A">
        <w:trPr>
          <w:cantSplit/>
        </w:trPr>
        <w:tc>
          <w:tcPr>
            <w:tcW w:w="284" w:type="pct"/>
            <w:tcBorders>
              <w:right w:val="single" w:sz="4" w:space="0" w:color="auto"/>
            </w:tcBorders>
            <w:shd w:val="clear" w:color="auto" w:fill="auto"/>
            <w:vAlign w:val="center"/>
          </w:tcPr>
          <w:p w:rsidR="00536015" w:rsidRPr="00A5746B" w:rsidRDefault="00536015" w:rsidP="00D92E62">
            <w:pPr>
              <w:pStyle w:val="ab"/>
              <w:jc w:val="center"/>
              <w:rPr>
                <w:sz w:val="22"/>
                <w:szCs w:val="22"/>
              </w:rPr>
            </w:pPr>
            <w:r w:rsidRPr="00A5746B">
              <w:rPr>
                <w:sz w:val="22"/>
                <w:szCs w:val="22"/>
              </w:rPr>
              <w:t>6</w:t>
            </w:r>
          </w:p>
        </w:tc>
        <w:tc>
          <w:tcPr>
            <w:tcW w:w="1351" w:type="pct"/>
            <w:tcBorders>
              <w:left w:val="single" w:sz="4" w:space="0" w:color="auto"/>
            </w:tcBorders>
            <w:shd w:val="clear" w:color="auto" w:fill="auto"/>
            <w:vAlign w:val="center"/>
          </w:tcPr>
          <w:p w:rsidR="00536015" w:rsidRPr="00A5746B" w:rsidRDefault="00536015" w:rsidP="00D92E62">
            <w:pPr>
              <w:jc w:val="center"/>
              <w:rPr>
                <w:sz w:val="22"/>
              </w:rPr>
            </w:pPr>
            <w:r w:rsidRPr="00A5746B">
              <w:rPr>
                <w:sz w:val="22"/>
              </w:rPr>
              <w:t>Котельная (п.Яр, ул. Ф.Васильева, 29а)</w:t>
            </w:r>
          </w:p>
        </w:tc>
        <w:tc>
          <w:tcPr>
            <w:tcW w:w="905" w:type="pct"/>
            <w:shd w:val="clear" w:color="auto" w:fill="auto"/>
            <w:vAlign w:val="center"/>
          </w:tcPr>
          <w:p w:rsidR="00536015" w:rsidRPr="00A5746B" w:rsidRDefault="00536015">
            <w:pPr>
              <w:jc w:val="center"/>
              <w:rPr>
                <w:sz w:val="20"/>
                <w:szCs w:val="20"/>
              </w:rPr>
            </w:pPr>
            <w:r w:rsidRPr="00A5746B">
              <w:rPr>
                <w:sz w:val="20"/>
                <w:szCs w:val="20"/>
              </w:rPr>
              <w:t>3,328</w:t>
            </w:r>
          </w:p>
        </w:tc>
        <w:tc>
          <w:tcPr>
            <w:tcW w:w="686" w:type="pct"/>
            <w:shd w:val="clear" w:color="auto" w:fill="auto"/>
            <w:vAlign w:val="center"/>
          </w:tcPr>
          <w:p w:rsidR="00536015" w:rsidRPr="00A5746B" w:rsidRDefault="00536015">
            <w:pPr>
              <w:jc w:val="center"/>
              <w:rPr>
                <w:sz w:val="20"/>
                <w:szCs w:val="20"/>
              </w:rPr>
            </w:pPr>
            <w:r w:rsidRPr="00A5746B">
              <w:rPr>
                <w:sz w:val="20"/>
                <w:szCs w:val="20"/>
              </w:rPr>
              <w:t>7005,9</w:t>
            </w:r>
          </w:p>
        </w:tc>
        <w:tc>
          <w:tcPr>
            <w:tcW w:w="888" w:type="pct"/>
            <w:shd w:val="clear" w:color="auto" w:fill="auto"/>
            <w:vAlign w:val="center"/>
          </w:tcPr>
          <w:p w:rsidR="00536015" w:rsidRPr="00A5746B" w:rsidRDefault="00536015">
            <w:pPr>
              <w:jc w:val="center"/>
              <w:rPr>
                <w:sz w:val="20"/>
                <w:szCs w:val="20"/>
              </w:rPr>
            </w:pPr>
            <w:r w:rsidRPr="00A5746B">
              <w:rPr>
                <w:sz w:val="20"/>
                <w:szCs w:val="20"/>
              </w:rPr>
              <w:t>2105,1</w:t>
            </w:r>
          </w:p>
        </w:tc>
        <w:tc>
          <w:tcPr>
            <w:tcW w:w="886" w:type="pct"/>
            <w:vAlign w:val="center"/>
          </w:tcPr>
          <w:p w:rsidR="00536015" w:rsidRPr="00A5746B" w:rsidRDefault="00536015">
            <w:pPr>
              <w:jc w:val="center"/>
              <w:rPr>
                <w:sz w:val="20"/>
                <w:szCs w:val="20"/>
              </w:rPr>
            </w:pPr>
            <w:r w:rsidRPr="00A5746B">
              <w:rPr>
                <w:sz w:val="20"/>
                <w:szCs w:val="20"/>
              </w:rPr>
              <w:t>38,0</w:t>
            </w:r>
          </w:p>
        </w:tc>
      </w:tr>
      <w:tr w:rsidR="00536015" w:rsidRPr="00A5746B" w:rsidTr="00AD2C1A">
        <w:trPr>
          <w:cantSplit/>
        </w:trPr>
        <w:tc>
          <w:tcPr>
            <w:tcW w:w="284" w:type="pct"/>
            <w:tcBorders>
              <w:right w:val="single" w:sz="4" w:space="0" w:color="auto"/>
            </w:tcBorders>
            <w:shd w:val="clear" w:color="auto" w:fill="auto"/>
            <w:vAlign w:val="center"/>
          </w:tcPr>
          <w:p w:rsidR="00536015" w:rsidRPr="00A5746B" w:rsidRDefault="00536015" w:rsidP="00D92E62">
            <w:pPr>
              <w:pStyle w:val="ab"/>
              <w:jc w:val="center"/>
              <w:rPr>
                <w:sz w:val="22"/>
                <w:szCs w:val="22"/>
              </w:rPr>
            </w:pPr>
            <w:r w:rsidRPr="00A5746B">
              <w:rPr>
                <w:sz w:val="22"/>
                <w:szCs w:val="22"/>
              </w:rPr>
              <w:t>7</w:t>
            </w:r>
          </w:p>
        </w:tc>
        <w:tc>
          <w:tcPr>
            <w:tcW w:w="1351" w:type="pct"/>
            <w:tcBorders>
              <w:left w:val="single" w:sz="4" w:space="0" w:color="auto"/>
            </w:tcBorders>
            <w:shd w:val="clear" w:color="auto" w:fill="auto"/>
            <w:vAlign w:val="center"/>
          </w:tcPr>
          <w:p w:rsidR="00536015" w:rsidRPr="00A5746B" w:rsidRDefault="00536015" w:rsidP="00D92E62">
            <w:pPr>
              <w:jc w:val="center"/>
              <w:rPr>
                <w:sz w:val="22"/>
              </w:rPr>
            </w:pPr>
            <w:r w:rsidRPr="00A5746B">
              <w:rPr>
                <w:sz w:val="22"/>
              </w:rPr>
              <w:t>Котельная (д.Зюино, ул. Школьная, 77а)</w:t>
            </w:r>
          </w:p>
        </w:tc>
        <w:tc>
          <w:tcPr>
            <w:tcW w:w="905" w:type="pct"/>
            <w:shd w:val="clear" w:color="auto" w:fill="auto"/>
            <w:vAlign w:val="center"/>
          </w:tcPr>
          <w:p w:rsidR="00536015" w:rsidRPr="00A5746B" w:rsidRDefault="00536015">
            <w:pPr>
              <w:jc w:val="center"/>
              <w:rPr>
                <w:sz w:val="20"/>
                <w:szCs w:val="20"/>
              </w:rPr>
            </w:pPr>
            <w:r w:rsidRPr="00A5746B">
              <w:rPr>
                <w:sz w:val="20"/>
                <w:szCs w:val="20"/>
              </w:rPr>
              <w:t>0,25</w:t>
            </w:r>
          </w:p>
        </w:tc>
        <w:tc>
          <w:tcPr>
            <w:tcW w:w="686" w:type="pct"/>
            <w:shd w:val="clear" w:color="auto" w:fill="auto"/>
            <w:vAlign w:val="center"/>
          </w:tcPr>
          <w:p w:rsidR="00536015" w:rsidRPr="00A5746B" w:rsidRDefault="00536015">
            <w:pPr>
              <w:jc w:val="center"/>
              <w:rPr>
                <w:sz w:val="20"/>
                <w:szCs w:val="20"/>
              </w:rPr>
            </w:pPr>
            <w:r w:rsidRPr="00A5746B">
              <w:rPr>
                <w:sz w:val="20"/>
                <w:szCs w:val="20"/>
              </w:rPr>
              <w:t>615,8</w:t>
            </w:r>
          </w:p>
        </w:tc>
        <w:tc>
          <w:tcPr>
            <w:tcW w:w="888" w:type="pct"/>
            <w:shd w:val="clear" w:color="auto" w:fill="auto"/>
            <w:vAlign w:val="center"/>
          </w:tcPr>
          <w:p w:rsidR="00536015" w:rsidRPr="00A5746B" w:rsidRDefault="00536015">
            <w:pPr>
              <w:jc w:val="center"/>
              <w:rPr>
                <w:sz w:val="20"/>
                <w:szCs w:val="20"/>
              </w:rPr>
            </w:pPr>
            <w:r w:rsidRPr="00A5746B">
              <w:rPr>
                <w:sz w:val="20"/>
                <w:szCs w:val="20"/>
              </w:rPr>
              <w:t>2463,2</w:t>
            </w:r>
          </w:p>
        </w:tc>
        <w:tc>
          <w:tcPr>
            <w:tcW w:w="886" w:type="pct"/>
            <w:vAlign w:val="center"/>
          </w:tcPr>
          <w:p w:rsidR="00536015" w:rsidRPr="00A5746B" w:rsidRDefault="00536015">
            <w:pPr>
              <w:jc w:val="center"/>
              <w:rPr>
                <w:sz w:val="20"/>
                <w:szCs w:val="20"/>
              </w:rPr>
            </w:pPr>
            <w:r w:rsidRPr="00A5746B">
              <w:rPr>
                <w:sz w:val="20"/>
                <w:szCs w:val="20"/>
              </w:rPr>
              <w:t>44,4</w:t>
            </w:r>
          </w:p>
        </w:tc>
      </w:tr>
      <w:tr w:rsidR="00536015" w:rsidRPr="00A5746B" w:rsidTr="00AD2C1A">
        <w:trPr>
          <w:cantSplit/>
        </w:trPr>
        <w:tc>
          <w:tcPr>
            <w:tcW w:w="284" w:type="pct"/>
            <w:tcBorders>
              <w:right w:val="single" w:sz="4" w:space="0" w:color="auto"/>
            </w:tcBorders>
            <w:shd w:val="clear" w:color="auto" w:fill="auto"/>
            <w:vAlign w:val="center"/>
          </w:tcPr>
          <w:p w:rsidR="00536015" w:rsidRPr="00A5746B" w:rsidRDefault="00536015" w:rsidP="00D92E62">
            <w:pPr>
              <w:pStyle w:val="ab"/>
              <w:jc w:val="center"/>
              <w:rPr>
                <w:sz w:val="22"/>
                <w:szCs w:val="22"/>
              </w:rPr>
            </w:pPr>
            <w:r w:rsidRPr="00A5746B">
              <w:rPr>
                <w:sz w:val="22"/>
                <w:szCs w:val="22"/>
              </w:rPr>
              <w:t>8</w:t>
            </w:r>
          </w:p>
        </w:tc>
        <w:tc>
          <w:tcPr>
            <w:tcW w:w="1351" w:type="pct"/>
            <w:tcBorders>
              <w:left w:val="single" w:sz="4" w:space="0" w:color="auto"/>
            </w:tcBorders>
            <w:shd w:val="clear" w:color="auto" w:fill="auto"/>
            <w:vAlign w:val="center"/>
          </w:tcPr>
          <w:p w:rsidR="00536015" w:rsidRPr="00A5746B" w:rsidRDefault="00536015" w:rsidP="00D92E62">
            <w:pPr>
              <w:jc w:val="center"/>
              <w:rPr>
                <w:sz w:val="22"/>
              </w:rPr>
            </w:pPr>
            <w:r w:rsidRPr="00A5746B">
              <w:rPr>
                <w:sz w:val="22"/>
              </w:rPr>
              <w:t>Котельная (д.Бачумово, ул. Школьная, 17а)</w:t>
            </w:r>
          </w:p>
        </w:tc>
        <w:tc>
          <w:tcPr>
            <w:tcW w:w="905" w:type="pct"/>
            <w:shd w:val="clear" w:color="auto" w:fill="auto"/>
            <w:vAlign w:val="center"/>
          </w:tcPr>
          <w:p w:rsidR="00536015" w:rsidRPr="00A5746B" w:rsidRDefault="00536015">
            <w:pPr>
              <w:jc w:val="center"/>
              <w:rPr>
                <w:sz w:val="20"/>
                <w:szCs w:val="20"/>
              </w:rPr>
            </w:pPr>
            <w:r w:rsidRPr="00A5746B">
              <w:rPr>
                <w:sz w:val="20"/>
                <w:szCs w:val="20"/>
              </w:rPr>
              <w:t>0,68</w:t>
            </w:r>
          </w:p>
        </w:tc>
        <w:tc>
          <w:tcPr>
            <w:tcW w:w="686" w:type="pct"/>
            <w:shd w:val="clear" w:color="auto" w:fill="auto"/>
            <w:vAlign w:val="center"/>
          </w:tcPr>
          <w:p w:rsidR="00536015" w:rsidRPr="00A5746B" w:rsidRDefault="00536015">
            <w:pPr>
              <w:jc w:val="center"/>
              <w:rPr>
                <w:sz w:val="20"/>
                <w:szCs w:val="20"/>
              </w:rPr>
            </w:pPr>
            <w:r w:rsidRPr="00A5746B">
              <w:rPr>
                <w:sz w:val="20"/>
                <w:szCs w:val="20"/>
              </w:rPr>
              <w:t>745,7</w:t>
            </w:r>
          </w:p>
        </w:tc>
        <w:tc>
          <w:tcPr>
            <w:tcW w:w="888" w:type="pct"/>
            <w:shd w:val="clear" w:color="auto" w:fill="auto"/>
            <w:vAlign w:val="center"/>
          </w:tcPr>
          <w:p w:rsidR="00536015" w:rsidRPr="00A5746B" w:rsidRDefault="00536015">
            <w:pPr>
              <w:jc w:val="center"/>
              <w:rPr>
                <w:sz w:val="20"/>
                <w:szCs w:val="20"/>
              </w:rPr>
            </w:pPr>
            <w:r w:rsidRPr="00A5746B">
              <w:rPr>
                <w:sz w:val="20"/>
                <w:szCs w:val="20"/>
              </w:rPr>
              <w:t>1096,6</w:t>
            </w:r>
          </w:p>
        </w:tc>
        <w:tc>
          <w:tcPr>
            <w:tcW w:w="886" w:type="pct"/>
            <w:vAlign w:val="center"/>
          </w:tcPr>
          <w:p w:rsidR="00536015" w:rsidRPr="00A5746B" w:rsidRDefault="00536015">
            <w:pPr>
              <w:jc w:val="center"/>
              <w:rPr>
                <w:sz w:val="20"/>
                <w:szCs w:val="20"/>
              </w:rPr>
            </w:pPr>
            <w:r w:rsidRPr="00A5746B">
              <w:rPr>
                <w:sz w:val="20"/>
                <w:szCs w:val="20"/>
              </w:rPr>
              <w:t>19,8</w:t>
            </w:r>
          </w:p>
        </w:tc>
      </w:tr>
      <w:tr w:rsidR="00536015" w:rsidRPr="00A5746B" w:rsidTr="00AD2C1A">
        <w:trPr>
          <w:cantSplit/>
        </w:trPr>
        <w:tc>
          <w:tcPr>
            <w:tcW w:w="284" w:type="pct"/>
            <w:tcBorders>
              <w:right w:val="single" w:sz="4" w:space="0" w:color="auto"/>
            </w:tcBorders>
            <w:shd w:val="clear" w:color="auto" w:fill="auto"/>
            <w:vAlign w:val="center"/>
          </w:tcPr>
          <w:p w:rsidR="00536015" w:rsidRPr="00A5746B" w:rsidRDefault="00536015" w:rsidP="00D92E62">
            <w:pPr>
              <w:pStyle w:val="ab"/>
              <w:jc w:val="center"/>
              <w:rPr>
                <w:sz w:val="22"/>
                <w:szCs w:val="22"/>
              </w:rPr>
            </w:pPr>
            <w:r w:rsidRPr="00A5746B">
              <w:rPr>
                <w:sz w:val="22"/>
                <w:szCs w:val="22"/>
              </w:rPr>
              <w:t>9</w:t>
            </w:r>
          </w:p>
        </w:tc>
        <w:tc>
          <w:tcPr>
            <w:tcW w:w="1351" w:type="pct"/>
            <w:tcBorders>
              <w:left w:val="single" w:sz="4" w:space="0" w:color="auto"/>
            </w:tcBorders>
            <w:shd w:val="clear" w:color="auto" w:fill="auto"/>
            <w:vAlign w:val="center"/>
          </w:tcPr>
          <w:p w:rsidR="00536015" w:rsidRPr="00A5746B" w:rsidRDefault="00536015" w:rsidP="00D92E62">
            <w:pPr>
              <w:jc w:val="center"/>
              <w:rPr>
                <w:sz w:val="22"/>
              </w:rPr>
            </w:pPr>
            <w:r w:rsidRPr="00A5746B">
              <w:rPr>
                <w:sz w:val="22"/>
              </w:rPr>
              <w:t>Котельная (д. Ворца, ул. Чапаевская, 66)</w:t>
            </w:r>
          </w:p>
        </w:tc>
        <w:tc>
          <w:tcPr>
            <w:tcW w:w="905" w:type="pct"/>
            <w:shd w:val="clear" w:color="auto" w:fill="auto"/>
            <w:vAlign w:val="center"/>
          </w:tcPr>
          <w:p w:rsidR="00536015" w:rsidRPr="00A5746B" w:rsidRDefault="00536015">
            <w:pPr>
              <w:jc w:val="center"/>
              <w:rPr>
                <w:sz w:val="20"/>
                <w:szCs w:val="20"/>
              </w:rPr>
            </w:pPr>
            <w:r w:rsidRPr="00A5746B">
              <w:rPr>
                <w:sz w:val="20"/>
                <w:szCs w:val="20"/>
              </w:rPr>
              <w:t>0,44</w:t>
            </w:r>
          </w:p>
        </w:tc>
        <w:tc>
          <w:tcPr>
            <w:tcW w:w="686" w:type="pct"/>
            <w:shd w:val="clear" w:color="auto" w:fill="auto"/>
            <w:vAlign w:val="center"/>
          </w:tcPr>
          <w:p w:rsidR="00536015" w:rsidRPr="00A5746B" w:rsidRDefault="00536015">
            <w:pPr>
              <w:jc w:val="center"/>
              <w:rPr>
                <w:sz w:val="20"/>
                <w:szCs w:val="20"/>
              </w:rPr>
            </w:pPr>
            <w:r w:rsidRPr="00A5746B">
              <w:rPr>
                <w:sz w:val="20"/>
                <w:szCs w:val="20"/>
              </w:rPr>
              <w:t>651,6</w:t>
            </w:r>
          </w:p>
        </w:tc>
        <w:tc>
          <w:tcPr>
            <w:tcW w:w="888" w:type="pct"/>
            <w:shd w:val="clear" w:color="auto" w:fill="auto"/>
            <w:vAlign w:val="center"/>
          </w:tcPr>
          <w:p w:rsidR="00536015" w:rsidRPr="00A5746B" w:rsidRDefault="00536015">
            <w:pPr>
              <w:jc w:val="center"/>
              <w:rPr>
                <w:sz w:val="20"/>
                <w:szCs w:val="20"/>
              </w:rPr>
            </w:pPr>
            <w:r w:rsidRPr="00A5746B">
              <w:rPr>
                <w:sz w:val="20"/>
                <w:szCs w:val="20"/>
              </w:rPr>
              <w:t>1481,0</w:t>
            </w:r>
          </w:p>
        </w:tc>
        <w:tc>
          <w:tcPr>
            <w:tcW w:w="886" w:type="pct"/>
            <w:vAlign w:val="center"/>
          </w:tcPr>
          <w:p w:rsidR="00536015" w:rsidRPr="00A5746B" w:rsidRDefault="00536015">
            <w:pPr>
              <w:jc w:val="center"/>
              <w:rPr>
                <w:sz w:val="20"/>
                <w:szCs w:val="20"/>
              </w:rPr>
            </w:pPr>
            <w:r w:rsidRPr="00A5746B">
              <w:rPr>
                <w:sz w:val="20"/>
                <w:szCs w:val="20"/>
              </w:rPr>
              <w:t>26,7</w:t>
            </w:r>
          </w:p>
        </w:tc>
      </w:tr>
      <w:tr w:rsidR="00536015" w:rsidRPr="00A5746B" w:rsidTr="00AD2C1A">
        <w:trPr>
          <w:cantSplit/>
        </w:trPr>
        <w:tc>
          <w:tcPr>
            <w:tcW w:w="284" w:type="pct"/>
            <w:tcBorders>
              <w:right w:val="single" w:sz="4" w:space="0" w:color="auto"/>
            </w:tcBorders>
            <w:shd w:val="clear" w:color="auto" w:fill="auto"/>
            <w:vAlign w:val="center"/>
          </w:tcPr>
          <w:p w:rsidR="00536015" w:rsidRPr="00A5746B" w:rsidRDefault="00536015" w:rsidP="00D92E62">
            <w:pPr>
              <w:pStyle w:val="ab"/>
              <w:jc w:val="center"/>
              <w:rPr>
                <w:sz w:val="22"/>
                <w:szCs w:val="22"/>
              </w:rPr>
            </w:pPr>
            <w:r w:rsidRPr="00A5746B">
              <w:rPr>
                <w:sz w:val="22"/>
                <w:szCs w:val="22"/>
              </w:rPr>
              <w:t>10</w:t>
            </w:r>
          </w:p>
        </w:tc>
        <w:tc>
          <w:tcPr>
            <w:tcW w:w="1351" w:type="pct"/>
            <w:tcBorders>
              <w:left w:val="single" w:sz="4" w:space="0" w:color="auto"/>
            </w:tcBorders>
            <w:shd w:val="clear" w:color="auto" w:fill="auto"/>
            <w:vAlign w:val="center"/>
          </w:tcPr>
          <w:p w:rsidR="00536015" w:rsidRPr="00A5746B" w:rsidRDefault="00536015" w:rsidP="00D92E62">
            <w:pPr>
              <w:jc w:val="center"/>
              <w:rPr>
                <w:sz w:val="22"/>
              </w:rPr>
            </w:pPr>
            <w:r w:rsidRPr="00A5746B">
              <w:rPr>
                <w:sz w:val="22"/>
              </w:rPr>
              <w:t>Котельная (с.Укан, ул. Советская, 15б)</w:t>
            </w:r>
          </w:p>
        </w:tc>
        <w:tc>
          <w:tcPr>
            <w:tcW w:w="905" w:type="pct"/>
            <w:shd w:val="clear" w:color="auto" w:fill="auto"/>
            <w:vAlign w:val="center"/>
          </w:tcPr>
          <w:p w:rsidR="00536015" w:rsidRPr="00A5746B" w:rsidRDefault="00536015">
            <w:pPr>
              <w:jc w:val="center"/>
              <w:rPr>
                <w:sz w:val="20"/>
                <w:szCs w:val="20"/>
              </w:rPr>
            </w:pPr>
            <w:r w:rsidRPr="00A5746B">
              <w:rPr>
                <w:sz w:val="20"/>
                <w:szCs w:val="20"/>
              </w:rPr>
              <w:t>0,44</w:t>
            </w:r>
          </w:p>
        </w:tc>
        <w:tc>
          <w:tcPr>
            <w:tcW w:w="686" w:type="pct"/>
            <w:shd w:val="clear" w:color="auto" w:fill="auto"/>
            <w:vAlign w:val="center"/>
          </w:tcPr>
          <w:p w:rsidR="00536015" w:rsidRPr="00A5746B" w:rsidRDefault="00536015">
            <w:pPr>
              <w:jc w:val="center"/>
              <w:rPr>
                <w:sz w:val="20"/>
                <w:szCs w:val="20"/>
              </w:rPr>
            </w:pPr>
            <w:r w:rsidRPr="00A5746B">
              <w:rPr>
                <w:sz w:val="20"/>
                <w:szCs w:val="20"/>
              </w:rPr>
              <w:t>683,9</w:t>
            </w:r>
          </w:p>
        </w:tc>
        <w:tc>
          <w:tcPr>
            <w:tcW w:w="888" w:type="pct"/>
            <w:shd w:val="clear" w:color="auto" w:fill="auto"/>
            <w:vAlign w:val="center"/>
          </w:tcPr>
          <w:p w:rsidR="00536015" w:rsidRPr="00A5746B" w:rsidRDefault="00536015">
            <w:pPr>
              <w:jc w:val="center"/>
              <w:rPr>
                <w:sz w:val="20"/>
                <w:szCs w:val="20"/>
              </w:rPr>
            </w:pPr>
            <w:r w:rsidRPr="00A5746B">
              <w:rPr>
                <w:sz w:val="20"/>
                <w:szCs w:val="20"/>
              </w:rPr>
              <w:t>1554,3</w:t>
            </w:r>
          </w:p>
        </w:tc>
        <w:tc>
          <w:tcPr>
            <w:tcW w:w="886" w:type="pct"/>
            <w:vAlign w:val="center"/>
          </w:tcPr>
          <w:p w:rsidR="00536015" w:rsidRPr="00A5746B" w:rsidRDefault="00536015">
            <w:pPr>
              <w:jc w:val="center"/>
              <w:rPr>
                <w:sz w:val="20"/>
                <w:szCs w:val="20"/>
              </w:rPr>
            </w:pPr>
            <w:r w:rsidRPr="00A5746B">
              <w:rPr>
                <w:sz w:val="20"/>
                <w:szCs w:val="20"/>
              </w:rPr>
              <w:t>28,0</w:t>
            </w:r>
          </w:p>
        </w:tc>
      </w:tr>
      <w:tr w:rsidR="00536015" w:rsidRPr="00A5746B" w:rsidTr="00AD2C1A">
        <w:trPr>
          <w:cantSplit/>
        </w:trPr>
        <w:tc>
          <w:tcPr>
            <w:tcW w:w="284" w:type="pct"/>
            <w:tcBorders>
              <w:right w:val="single" w:sz="4" w:space="0" w:color="auto"/>
            </w:tcBorders>
            <w:shd w:val="clear" w:color="auto" w:fill="auto"/>
            <w:vAlign w:val="center"/>
          </w:tcPr>
          <w:p w:rsidR="00536015" w:rsidRPr="00A5746B" w:rsidRDefault="00536015" w:rsidP="00D92E62">
            <w:pPr>
              <w:pStyle w:val="ab"/>
              <w:jc w:val="center"/>
              <w:rPr>
                <w:sz w:val="22"/>
                <w:szCs w:val="22"/>
              </w:rPr>
            </w:pPr>
            <w:r w:rsidRPr="00A5746B">
              <w:rPr>
                <w:sz w:val="22"/>
                <w:szCs w:val="22"/>
              </w:rPr>
              <w:t>11</w:t>
            </w:r>
          </w:p>
        </w:tc>
        <w:tc>
          <w:tcPr>
            <w:tcW w:w="1351" w:type="pct"/>
            <w:tcBorders>
              <w:left w:val="single" w:sz="4" w:space="0" w:color="auto"/>
            </w:tcBorders>
            <w:shd w:val="clear" w:color="auto" w:fill="auto"/>
            <w:vAlign w:val="center"/>
          </w:tcPr>
          <w:p w:rsidR="00536015" w:rsidRPr="00A5746B" w:rsidRDefault="00536015" w:rsidP="00D92E62">
            <w:pPr>
              <w:jc w:val="center"/>
              <w:rPr>
                <w:sz w:val="22"/>
              </w:rPr>
            </w:pPr>
            <w:r w:rsidRPr="00A5746B">
              <w:rPr>
                <w:sz w:val="22"/>
              </w:rPr>
              <w:t>Котельная (п. Яр, ул. В</w:t>
            </w:r>
            <w:r w:rsidRPr="00A5746B">
              <w:rPr>
                <w:sz w:val="22"/>
              </w:rPr>
              <w:t>о</w:t>
            </w:r>
            <w:r w:rsidRPr="00A5746B">
              <w:rPr>
                <w:sz w:val="22"/>
              </w:rPr>
              <w:t>рошилова, 10ж)</w:t>
            </w:r>
          </w:p>
        </w:tc>
        <w:tc>
          <w:tcPr>
            <w:tcW w:w="905" w:type="pct"/>
            <w:shd w:val="clear" w:color="auto" w:fill="auto"/>
            <w:vAlign w:val="center"/>
          </w:tcPr>
          <w:p w:rsidR="00536015" w:rsidRPr="00A5746B" w:rsidRDefault="00536015">
            <w:pPr>
              <w:jc w:val="center"/>
              <w:rPr>
                <w:sz w:val="20"/>
                <w:szCs w:val="20"/>
              </w:rPr>
            </w:pPr>
            <w:r w:rsidRPr="00A5746B">
              <w:rPr>
                <w:sz w:val="20"/>
                <w:szCs w:val="20"/>
              </w:rPr>
              <w:t>3,43</w:t>
            </w:r>
          </w:p>
        </w:tc>
        <w:tc>
          <w:tcPr>
            <w:tcW w:w="686" w:type="pct"/>
            <w:shd w:val="clear" w:color="auto" w:fill="auto"/>
            <w:vAlign w:val="center"/>
          </w:tcPr>
          <w:p w:rsidR="00536015" w:rsidRPr="00A5746B" w:rsidRDefault="00536015">
            <w:pPr>
              <w:jc w:val="center"/>
              <w:rPr>
                <w:sz w:val="20"/>
                <w:szCs w:val="20"/>
              </w:rPr>
            </w:pPr>
            <w:r w:rsidRPr="00A5746B">
              <w:rPr>
                <w:sz w:val="20"/>
                <w:szCs w:val="20"/>
              </w:rPr>
              <w:t>3390,3</w:t>
            </w:r>
          </w:p>
        </w:tc>
        <w:tc>
          <w:tcPr>
            <w:tcW w:w="888" w:type="pct"/>
            <w:shd w:val="clear" w:color="auto" w:fill="auto"/>
            <w:vAlign w:val="center"/>
          </w:tcPr>
          <w:p w:rsidR="00536015" w:rsidRPr="00A5746B" w:rsidRDefault="00536015">
            <w:pPr>
              <w:jc w:val="center"/>
              <w:rPr>
                <w:sz w:val="20"/>
                <w:szCs w:val="20"/>
              </w:rPr>
            </w:pPr>
            <w:r w:rsidRPr="00A5746B">
              <w:rPr>
                <w:sz w:val="20"/>
                <w:szCs w:val="20"/>
              </w:rPr>
              <w:t>988,4</w:t>
            </w:r>
          </w:p>
        </w:tc>
        <w:tc>
          <w:tcPr>
            <w:tcW w:w="886" w:type="pct"/>
            <w:vAlign w:val="center"/>
          </w:tcPr>
          <w:p w:rsidR="00536015" w:rsidRPr="00A5746B" w:rsidRDefault="00536015">
            <w:pPr>
              <w:jc w:val="center"/>
              <w:rPr>
                <w:sz w:val="20"/>
                <w:szCs w:val="20"/>
              </w:rPr>
            </w:pPr>
            <w:r w:rsidRPr="00A5746B">
              <w:rPr>
                <w:sz w:val="20"/>
                <w:szCs w:val="20"/>
              </w:rPr>
              <w:t>17,8</w:t>
            </w:r>
          </w:p>
        </w:tc>
      </w:tr>
      <w:tr w:rsidR="00536015" w:rsidRPr="00A5746B" w:rsidTr="00AD2C1A">
        <w:trPr>
          <w:cantSplit/>
        </w:trPr>
        <w:tc>
          <w:tcPr>
            <w:tcW w:w="284" w:type="pct"/>
            <w:tcBorders>
              <w:right w:val="single" w:sz="4" w:space="0" w:color="auto"/>
            </w:tcBorders>
            <w:shd w:val="clear" w:color="auto" w:fill="auto"/>
            <w:vAlign w:val="center"/>
          </w:tcPr>
          <w:p w:rsidR="00536015" w:rsidRPr="00A5746B" w:rsidRDefault="00536015" w:rsidP="00D92E62">
            <w:pPr>
              <w:pStyle w:val="ab"/>
              <w:jc w:val="center"/>
              <w:rPr>
                <w:sz w:val="22"/>
                <w:szCs w:val="22"/>
              </w:rPr>
            </w:pPr>
            <w:r w:rsidRPr="00A5746B">
              <w:rPr>
                <w:sz w:val="22"/>
                <w:szCs w:val="22"/>
              </w:rPr>
              <w:t>12</w:t>
            </w:r>
          </w:p>
        </w:tc>
        <w:tc>
          <w:tcPr>
            <w:tcW w:w="1351" w:type="pct"/>
            <w:tcBorders>
              <w:left w:val="single" w:sz="4" w:space="0" w:color="auto"/>
            </w:tcBorders>
            <w:shd w:val="clear" w:color="auto" w:fill="auto"/>
            <w:vAlign w:val="center"/>
          </w:tcPr>
          <w:p w:rsidR="00536015" w:rsidRPr="00A5746B" w:rsidRDefault="00536015" w:rsidP="00D92E62">
            <w:pPr>
              <w:jc w:val="center"/>
              <w:rPr>
                <w:sz w:val="22"/>
              </w:rPr>
            </w:pPr>
            <w:r w:rsidRPr="00A5746B">
              <w:rPr>
                <w:sz w:val="22"/>
              </w:rPr>
              <w:t>Котельная (д.Бармашур, ул. Советская, 42а)</w:t>
            </w:r>
          </w:p>
        </w:tc>
        <w:tc>
          <w:tcPr>
            <w:tcW w:w="905" w:type="pct"/>
            <w:shd w:val="clear" w:color="auto" w:fill="auto"/>
            <w:vAlign w:val="center"/>
          </w:tcPr>
          <w:p w:rsidR="00536015" w:rsidRPr="00A5746B" w:rsidRDefault="00536015">
            <w:pPr>
              <w:jc w:val="center"/>
              <w:rPr>
                <w:sz w:val="20"/>
                <w:szCs w:val="20"/>
              </w:rPr>
            </w:pPr>
            <w:r w:rsidRPr="00A5746B">
              <w:rPr>
                <w:sz w:val="20"/>
                <w:szCs w:val="20"/>
              </w:rPr>
              <w:t>0,447</w:t>
            </w:r>
          </w:p>
        </w:tc>
        <w:tc>
          <w:tcPr>
            <w:tcW w:w="686" w:type="pct"/>
            <w:shd w:val="clear" w:color="auto" w:fill="auto"/>
            <w:vAlign w:val="center"/>
          </w:tcPr>
          <w:p w:rsidR="00536015" w:rsidRPr="00A5746B" w:rsidRDefault="00536015">
            <w:pPr>
              <w:jc w:val="center"/>
              <w:rPr>
                <w:sz w:val="20"/>
                <w:szCs w:val="20"/>
              </w:rPr>
            </w:pPr>
            <w:r w:rsidRPr="00A5746B">
              <w:rPr>
                <w:sz w:val="20"/>
                <w:szCs w:val="20"/>
              </w:rPr>
              <w:t>816,2</w:t>
            </w:r>
          </w:p>
        </w:tc>
        <w:tc>
          <w:tcPr>
            <w:tcW w:w="888" w:type="pct"/>
            <w:shd w:val="clear" w:color="auto" w:fill="auto"/>
            <w:vAlign w:val="center"/>
          </w:tcPr>
          <w:p w:rsidR="00536015" w:rsidRPr="00A5746B" w:rsidRDefault="00536015">
            <w:pPr>
              <w:jc w:val="center"/>
              <w:rPr>
                <w:sz w:val="20"/>
                <w:szCs w:val="20"/>
              </w:rPr>
            </w:pPr>
            <w:r w:rsidRPr="00A5746B">
              <w:rPr>
                <w:sz w:val="20"/>
                <w:szCs w:val="20"/>
              </w:rPr>
              <w:t>1825,9</w:t>
            </w:r>
          </w:p>
        </w:tc>
        <w:tc>
          <w:tcPr>
            <w:tcW w:w="886" w:type="pct"/>
            <w:vAlign w:val="center"/>
          </w:tcPr>
          <w:p w:rsidR="00536015" w:rsidRPr="00A5746B" w:rsidRDefault="00536015">
            <w:pPr>
              <w:jc w:val="center"/>
              <w:rPr>
                <w:sz w:val="20"/>
                <w:szCs w:val="20"/>
              </w:rPr>
            </w:pPr>
            <w:r w:rsidRPr="00A5746B">
              <w:rPr>
                <w:sz w:val="20"/>
                <w:szCs w:val="20"/>
              </w:rPr>
              <w:t>32,9</w:t>
            </w:r>
          </w:p>
        </w:tc>
      </w:tr>
      <w:tr w:rsidR="00536015" w:rsidRPr="00A5746B" w:rsidTr="00AD2C1A">
        <w:trPr>
          <w:cantSplit/>
        </w:trPr>
        <w:tc>
          <w:tcPr>
            <w:tcW w:w="284" w:type="pct"/>
            <w:tcBorders>
              <w:right w:val="single" w:sz="4" w:space="0" w:color="auto"/>
            </w:tcBorders>
            <w:shd w:val="clear" w:color="auto" w:fill="auto"/>
            <w:vAlign w:val="center"/>
          </w:tcPr>
          <w:p w:rsidR="00536015" w:rsidRPr="00A5746B" w:rsidRDefault="00536015" w:rsidP="00D92E62">
            <w:pPr>
              <w:pStyle w:val="ab"/>
              <w:jc w:val="center"/>
              <w:rPr>
                <w:sz w:val="22"/>
                <w:szCs w:val="22"/>
              </w:rPr>
            </w:pPr>
            <w:r w:rsidRPr="00A5746B">
              <w:rPr>
                <w:sz w:val="22"/>
                <w:szCs w:val="22"/>
              </w:rPr>
              <w:t>13</w:t>
            </w:r>
          </w:p>
        </w:tc>
        <w:tc>
          <w:tcPr>
            <w:tcW w:w="1351" w:type="pct"/>
            <w:tcBorders>
              <w:left w:val="single" w:sz="4" w:space="0" w:color="auto"/>
            </w:tcBorders>
            <w:shd w:val="clear" w:color="auto" w:fill="auto"/>
            <w:vAlign w:val="center"/>
          </w:tcPr>
          <w:p w:rsidR="00536015" w:rsidRPr="00A5746B" w:rsidRDefault="00536015" w:rsidP="00D92E62">
            <w:pPr>
              <w:jc w:val="center"/>
              <w:rPr>
                <w:sz w:val="22"/>
              </w:rPr>
            </w:pPr>
            <w:r w:rsidRPr="00A5746B">
              <w:rPr>
                <w:sz w:val="22"/>
              </w:rPr>
              <w:t>Котельная (п.Яр, ул. Во</w:t>
            </w:r>
            <w:r w:rsidRPr="00A5746B">
              <w:rPr>
                <w:sz w:val="22"/>
              </w:rPr>
              <w:t>к</w:t>
            </w:r>
            <w:r w:rsidRPr="00A5746B">
              <w:rPr>
                <w:sz w:val="22"/>
              </w:rPr>
              <w:t>зальная, 21Б)</w:t>
            </w:r>
          </w:p>
        </w:tc>
        <w:tc>
          <w:tcPr>
            <w:tcW w:w="905" w:type="pct"/>
            <w:shd w:val="clear" w:color="auto" w:fill="auto"/>
            <w:vAlign w:val="center"/>
          </w:tcPr>
          <w:p w:rsidR="00536015" w:rsidRPr="00A5746B" w:rsidRDefault="00536015">
            <w:pPr>
              <w:jc w:val="center"/>
              <w:rPr>
                <w:sz w:val="20"/>
                <w:szCs w:val="20"/>
              </w:rPr>
            </w:pPr>
            <w:r w:rsidRPr="00A5746B">
              <w:rPr>
                <w:sz w:val="20"/>
                <w:szCs w:val="20"/>
              </w:rPr>
              <w:t>0,043</w:t>
            </w:r>
          </w:p>
        </w:tc>
        <w:tc>
          <w:tcPr>
            <w:tcW w:w="686" w:type="pct"/>
            <w:shd w:val="clear" w:color="auto" w:fill="auto"/>
            <w:vAlign w:val="center"/>
          </w:tcPr>
          <w:p w:rsidR="00536015" w:rsidRPr="00A5746B" w:rsidRDefault="00536015">
            <w:pPr>
              <w:jc w:val="center"/>
              <w:rPr>
                <w:sz w:val="20"/>
                <w:szCs w:val="20"/>
              </w:rPr>
            </w:pPr>
            <w:r w:rsidRPr="00A5746B">
              <w:rPr>
                <w:sz w:val="20"/>
                <w:szCs w:val="20"/>
              </w:rPr>
              <w:t>87,6</w:t>
            </w:r>
          </w:p>
        </w:tc>
        <w:tc>
          <w:tcPr>
            <w:tcW w:w="888" w:type="pct"/>
            <w:shd w:val="clear" w:color="auto" w:fill="auto"/>
            <w:vAlign w:val="center"/>
          </w:tcPr>
          <w:p w:rsidR="00536015" w:rsidRPr="00A5746B" w:rsidRDefault="00536015">
            <w:pPr>
              <w:jc w:val="center"/>
              <w:rPr>
                <w:sz w:val="20"/>
                <w:szCs w:val="20"/>
              </w:rPr>
            </w:pPr>
            <w:r w:rsidRPr="00A5746B">
              <w:rPr>
                <w:sz w:val="20"/>
                <w:szCs w:val="20"/>
              </w:rPr>
              <w:t>2038,0</w:t>
            </w:r>
          </w:p>
        </w:tc>
        <w:tc>
          <w:tcPr>
            <w:tcW w:w="886" w:type="pct"/>
            <w:vAlign w:val="center"/>
          </w:tcPr>
          <w:p w:rsidR="00536015" w:rsidRPr="00A5746B" w:rsidRDefault="00536015">
            <w:pPr>
              <w:jc w:val="center"/>
              <w:rPr>
                <w:sz w:val="20"/>
                <w:szCs w:val="20"/>
              </w:rPr>
            </w:pPr>
            <w:r w:rsidRPr="00A5746B">
              <w:rPr>
                <w:sz w:val="20"/>
                <w:szCs w:val="20"/>
              </w:rPr>
              <w:t>36,8</w:t>
            </w:r>
          </w:p>
        </w:tc>
      </w:tr>
      <w:tr w:rsidR="00536015" w:rsidRPr="00A5746B" w:rsidTr="00AD2C1A">
        <w:trPr>
          <w:cantSplit/>
        </w:trPr>
        <w:tc>
          <w:tcPr>
            <w:tcW w:w="284" w:type="pct"/>
            <w:tcBorders>
              <w:right w:val="single" w:sz="4" w:space="0" w:color="auto"/>
            </w:tcBorders>
            <w:shd w:val="clear" w:color="auto" w:fill="auto"/>
            <w:vAlign w:val="center"/>
          </w:tcPr>
          <w:p w:rsidR="00536015" w:rsidRPr="00A5746B" w:rsidRDefault="00536015" w:rsidP="00D92E62">
            <w:pPr>
              <w:pStyle w:val="ab"/>
              <w:jc w:val="center"/>
              <w:rPr>
                <w:sz w:val="22"/>
                <w:szCs w:val="22"/>
              </w:rPr>
            </w:pPr>
            <w:r w:rsidRPr="00A5746B">
              <w:rPr>
                <w:sz w:val="22"/>
                <w:szCs w:val="22"/>
              </w:rPr>
              <w:t>14</w:t>
            </w:r>
          </w:p>
        </w:tc>
        <w:tc>
          <w:tcPr>
            <w:tcW w:w="1351" w:type="pct"/>
            <w:tcBorders>
              <w:left w:val="single" w:sz="4" w:space="0" w:color="auto"/>
            </w:tcBorders>
            <w:shd w:val="clear" w:color="auto" w:fill="auto"/>
            <w:vAlign w:val="center"/>
          </w:tcPr>
          <w:p w:rsidR="00536015" w:rsidRPr="00A5746B" w:rsidRDefault="00536015" w:rsidP="00D92E62">
            <w:pPr>
              <w:jc w:val="center"/>
              <w:rPr>
                <w:sz w:val="22"/>
              </w:rPr>
            </w:pPr>
            <w:r w:rsidRPr="00A5746B">
              <w:rPr>
                <w:sz w:val="22"/>
              </w:rPr>
              <w:t>Котельная (п.Яр, ул. Горького, 23)</w:t>
            </w:r>
          </w:p>
        </w:tc>
        <w:tc>
          <w:tcPr>
            <w:tcW w:w="905" w:type="pct"/>
            <w:shd w:val="clear" w:color="auto" w:fill="auto"/>
            <w:vAlign w:val="center"/>
          </w:tcPr>
          <w:p w:rsidR="00536015" w:rsidRPr="00A5746B" w:rsidRDefault="00536015">
            <w:pPr>
              <w:jc w:val="center"/>
              <w:rPr>
                <w:sz w:val="20"/>
                <w:szCs w:val="20"/>
              </w:rPr>
            </w:pPr>
            <w:r w:rsidRPr="00A5746B">
              <w:rPr>
                <w:sz w:val="20"/>
                <w:szCs w:val="20"/>
              </w:rPr>
              <w:t>0,258</w:t>
            </w:r>
          </w:p>
        </w:tc>
        <w:tc>
          <w:tcPr>
            <w:tcW w:w="686" w:type="pct"/>
            <w:shd w:val="clear" w:color="auto" w:fill="auto"/>
            <w:vAlign w:val="center"/>
          </w:tcPr>
          <w:p w:rsidR="00536015" w:rsidRPr="00A5746B" w:rsidRDefault="00536015">
            <w:pPr>
              <w:jc w:val="center"/>
              <w:rPr>
                <w:sz w:val="20"/>
                <w:szCs w:val="20"/>
              </w:rPr>
            </w:pPr>
            <w:r w:rsidRPr="00A5746B">
              <w:rPr>
                <w:sz w:val="20"/>
                <w:szCs w:val="20"/>
              </w:rPr>
              <w:t>517,8</w:t>
            </w:r>
          </w:p>
        </w:tc>
        <w:tc>
          <w:tcPr>
            <w:tcW w:w="888" w:type="pct"/>
            <w:shd w:val="clear" w:color="auto" w:fill="auto"/>
            <w:vAlign w:val="center"/>
          </w:tcPr>
          <w:p w:rsidR="00536015" w:rsidRPr="00A5746B" w:rsidRDefault="00536015">
            <w:pPr>
              <w:jc w:val="center"/>
              <w:rPr>
                <w:sz w:val="20"/>
                <w:szCs w:val="20"/>
              </w:rPr>
            </w:pPr>
            <w:r w:rsidRPr="00A5746B">
              <w:rPr>
                <w:sz w:val="20"/>
                <w:szCs w:val="20"/>
              </w:rPr>
              <w:t>2007,1</w:t>
            </w:r>
          </w:p>
        </w:tc>
        <w:tc>
          <w:tcPr>
            <w:tcW w:w="886" w:type="pct"/>
            <w:vAlign w:val="center"/>
          </w:tcPr>
          <w:p w:rsidR="00536015" w:rsidRPr="00A5746B" w:rsidRDefault="00536015">
            <w:pPr>
              <w:jc w:val="center"/>
              <w:rPr>
                <w:sz w:val="20"/>
                <w:szCs w:val="20"/>
              </w:rPr>
            </w:pPr>
            <w:r w:rsidRPr="00A5746B">
              <w:rPr>
                <w:sz w:val="20"/>
                <w:szCs w:val="20"/>
              </w:rPr>
              <w:t>36,2</w:t>
            </w:r>
          </w:p>
        </w:tc>
      </w:tr>
      <w:tr w:rsidR="00536015" w:rsidRPr="00A5746B" w:rsidTr="00AD2C1A">
        <w:trPr>
          <w:cantSplit/>
        </w:trPr>
        <w:tc>
          <w:tcPr>
            <w:tcW w:w="284" w:type="pct"/>
            <w:tcBorders>
              <w:right w:val="single" w:sz="4" w:space="0" w:color="auto"/>
            </w:tcBorders>
            <w:shd w:val="clear" w:color="auto" w:fill="auto"/>
            <w:vAlign w:val="center"/>
          </w:tcPr>
          <w:p w:rsidR="00536015" w:rsidRPr="00A5746B" w:rsidRDefault="00536015" w:rsidP="00D92E62">
            <w:pPr>
              <w:pStyle w:val="ab"/>
              <w:jc w:val="center"/>
              <w:rPr>
                <w:sz w:val="22"/>
                <w:szCs w:val="22"/>
              </w:rPr>
            </w:pPr>
            <w:r w:rsidRPr="00A5746B">
              <w:rPr>
                <w:sz w:val="22"/>
                <w:szCs w:val="22"/>
              </w:rPr>
              <w:t>15</w:t>
            </w:r>
          </w:p>
        </w:tc>
        <w:tc>
          <w:tcPr>
            <w:tcW w:w="1351" w:type="pct"/>
            <w:tcBorders>
              <w:left w:val="single" w:sz="4" w:space="0" w:color="auto"/>
            </w:tcBorders>
            <w:shd w:val="clear" w:color="auto" w:fill="auto"/>
            <w:vAlign w:val="center"/>
          </w:tcPr>
          <w:p w:rsidR="00536015" w:rsidRPr="00A5746B" w:rsidRDefault="00504481" w:rsidP="00D92E62">
            <w:pPr>
              <w:jc w:val="center"/>
              <w:rPr>
                <w:sz w:val="22"/>
              </w:rPr>
            </w:pPr>
            <w:r>
              <w:rPr>
                <w:sz w:val="22"/>
              </w:rPr>
              <w:t>Котельная</w:t>
            </w:r>
            <w:r w:rsidR="00536015" w:rsidRPr="00A5746B">
              <w:rPr>
                <w:sz w:val="22"/>
              </w:rPr>
              <w:t xml:space="preserve"> (с.Пудем, ул. Горького, 49а, А)</w:t>
            </w:r>
          </w:p>
        </w:tc>
        <w:tc>
          <w:tcPr>
            <w:tcW w:w="905" w:type="pct"/>
            <w:shd w:val="clear" w:color="auto" w:fill="auto"/>
            <w:vAlign w:val="center"/>
          </w:tcPr>
          <w:p w:rsidR="00536015" w:rsidRPr="00A5746B" w:rsidRDefault="00536015">
            <w:pPr>
              <w:jc w:val="center"/>
              <w:rPr>
                <w:sz w:val="20"/>
                <w:szCs w:val="20"/>
              </w:rPr>
            </w:pPr>
            <w:r w:rsidRPr="00A5746B">
              <w:rPr>
                <w:sz w:val="20"/>
                <w:szCs w:val="20"/>
              </w:rPr>
              <w:t>0,17</w:t>
            </w:r>
          </w:p>
        </w:tc>
        <w:tc>
          <w:tcPr>
            <w:tcW w:w="686" w:type="pct"/>
            <w:shd w:val="clear" w:color="auto" w:fill="auto"/>
            <w:vAlign w:val="center"/>
          </w:tcPr>
          <w:p w:rsidR="00536015" w:rsidRPr="00A5746B" w:rsidRDefault="00536015">
            <w:pPr>
              <w:jc w:val="center"/>
              <w:rPr>
                <w:sz w:val="20"/>
                <w:szCs w:val="20"/>
              </w:rPr>
            </w:pPr>
            <w:r w:rsidRPr="00A5746B">
              <w:rPr>
                <w:sz w:val="20"/>
                <w:szCs w:val="20"/>
              </w:rPr>
              <w:t>514,5</w:t>
            </w:r>
          </w:p>
        </w:tc>
        <w:tc>
          <w:tcPr>
            <w:tcW w:w="888" w:type="pct"/>
            <w:shd w:val="clear" w:color="auto" w:fill="auto"/>
            <w:vAlign w:val="center"/>
          </w:tcPr>
          <w:p w:rsidR="00536015" w:rsidRPr="00A5746B" w:rsidRDefault="00536015">
            <w:pPr>
              <w:jc w:val="center"/>
              <w:rPr>
                <w:sz w:val="20"/>
                <w:szCs w:val="20"/>
              </w:rPr>
            </w:pPr>
            <w:r w:rsidRPr="00A5746B">
              <w:rPr>
                <w:sz w:val="20"/>
                <w:szCs w:val="20"/>
              </w:rPr>
              <w:t>3026,4</w:t>
            </w:r>
          </w:p>
        </w:tc>
        <w:tc>
          <w:tcPr>
            <w:tcW w:w="886" w:type="pct"/>
            <w:vAlign w:val="center"/>
          </w:tcPr>
          <w:p w:rsidR="00536015" w:rsidRPr="00A5746B" w:rsidRDefault="00536015">
            <w:pPr>
              <w:jc w:val="center"/>
              <w:rPr>
                <w:sz w:val="20"/>
                <w:szCs w:val="20"/>
              </w:rPr>
            </w:pPr>
            <w:r w:rsidRPr="00A5746B">
              <w:rPr>
                <w:sz w:val="20"/>
                <w:szCs w:val="20"/>
              </w:rPr>
              <w:t>54,6</w:t>
            </w:r>
          </w:p>
        </w:tc>
      </w:tr>
      <w:tr w:rsidR="00536015" w:rsidRPr="00A5746B" w:rsidTr="00AD2C1A">
        <w:trPr>
          <w:cantSplit/>
        </w:trPr>
        <w:tc>
          <w:tcPr>
            <w:tcW w:w="284" w:type="pct"/>
            <w:tcBorders>
              <w:right w:val="single" w:sz="4" w:space="0" w:color="auto"/>
            </w:tcBorders>
            <w:shd w:val="clear" w:color="auto" w:fill="auto"/>
            <w:vAlign w:val="center"/>
          </w:tcPr>
          <w:p w:rsidR="00536015" w:rsidRPr="00A5746B" w:rsidRDefault="00536015" w:rsidP="00D92E62">
            <w:pPr>
              <w:pStyle w:val="ab"/>
              <w:jc w:val="center"/>
              <w:rPr>
                <w:sz w:val="22"/>
                <w:szCs w:val="22"/>
              </w:rPr>
            </w:pPr>
            <w:r w:rsidRPr="00A5746B">
              <w:rPr>
                <w:sz w:val="22"/>
                <w:szCs w:val="22"/>
              </w:rPr>
              <w:t>16</w:t>
            </w:r>
          </w:p>
        </w:tc>
        <w:tc>
          <w:tcPr>
            <w:tcW w:w="1351" w:type="pct"/>
            <w:tcBorders>
              <w:left w:val="single" w:sz="4" w:space="0" w:color="auto"/>
            </w:tcBorders>
            <w:shd w:val="clear" w:color="auto" w:fill="auto"/>
            <w:vAlign w:val="center"/>
          </w:tcPr>
          <w:p w:rsidR="00536015" w:rsidRPr="00A5746B" w:rsidRDefault="00536015" w:rsidP="00D92E62">
            <w:pPr>
              <w:jc w:val="center"/>
              <w:rPr>
                <w:sz w:val="22"/>
              </w:rPr>
            </w:pPr>
            <w:r w:rsidRPr="00A5746B">
              <w:rPr>
                <w:sz w:val="22"/>
              </w:rPr>
              <w:t>Котельная (с.Никольское, ул. Центральная, 4)</w:t>
            </w:r>
          </w:p>
        </w:tc>
        <w:tc>
          <w:tcPr>
            <w:tcW w:w="905" w:type="pct"/>
            <w:shd w:val="clear" w:color="auto" w:fill="auto"/>
            <w:vAlign w:val="center"/>
          </w:tcPr>
          <w:p w:rsidR="00536015" w:rsidRPr="00A5746B" w:rsidRDefault="00536015">
            <w:pPr>
              <w:jc w:val="center"/>
              <w:rPr>
                <w:sz w:val="20"/>
                <w:szCs w:val="20"/>
              </w:rPr>
            </w:pPr>
            <w:r w:rsidRPr="00A5746B">
              <w:rPr>
                <w:sz w:val="20"/>
                <w:szCs w:val="20"/>
              </w:rPr>
              <w:t>0,34</w:t>
            </w:r>
          </w:p>
        </w:tc>
        <w:tc>
          <w:tcPr>
            <w:tcW w:w="686" w:type="pct"/>
            <w:shd w:val="clear" w:color="auto" w:fill="auto"/>
            <w:vAlign w:val="center"/>
          </w:tcPr>
          <w:p w:rsidR="00536015" w:rsidRPr="00A5746B" w:rsidRDefault="00536015">
            <w:pPr>
              <w:jc w:val="center"/>
              <w:rPr>
                <w:sz w:val="20"/>
                <w:szCs w:val="20"/>
              </w:rPr>
            </w:pPr>
            <w:r w:rsidRPr="00A5746B">
              <w:rPr>
                <w:sz w:val="20"/>
                <w:szCs w:val="20"/>
              </w:rPr>
              <w:t>445,7</w:t>
            </w:r>
          </w:p>
        </w:tc>
        <w:tc>
          <w:tcPr>
            <w:tcW w:w="888" w:type="pct"/>
            <w:shd w:val="clear" w:color="auto" w:fill="auto"/>
            <w:vAlign w:val="center"/>
          </w:tcPr>
          <w:p w:rsidR="00536015" w:rsidRPr="00A5746B" w:rsidRDefault="00536015">
            <w:pPr>
              <w:jc w:val="center"/>
              <w:rPr>
                <w:sz w:val="20"/>
                <w:szCs w:val="20"/>
              </w:rPr>
            </w:pPr>
            <w:r w:rsidRPr="00A5746B">
              <w:rPr>
                <w:sz w:val="20"/>
                <w:szCs w:val="20"/>
              </w:rPr>
              <w:t>1311,0</w:t>
            </w:r>
          </w:p>
        </w:tc>
        <w:tc>
          <w:tcPr>
            <w:tcW w:w="886" w:type="pct"/>
            <w:vAlign w:val="center"/>
          </w:tcPr>
          <w:p w:rsidR="00536015" w:rsidRPr="00A5746B" w:rsidRDefault="00536015">
            <w:pPr>
              <w:jc w:val="center"/>
              <w:rPr>
                <w:sz w:val="20"/>
                <w:szCs w:val="20"/>
              </w:rPr>
            </w:pPr>
            <w:r w:rsidRPr="00A5746B">
              <w:rPr>
                <w:sz w:val="20"/>
                <w:szCs w:val="20"/>
              </w:rPr>
              <w:t>23,6</w:t>
            </w:r>
          </w:p>
        </w:tc>
      </w:tr>
      <w:tr w:rsidR="00536015" w:rsidRPr="00A5746B" w:rsidTr="00AD2C1A">
        <w:trPr>
          <w:cantSplit/>
        </w:trPr>
        <w:tc>
          <w:tcPr>
            <w:tcW w:w="284" w:type="pct"/>
            <w:tcBorders>
              <w:right w:val="single" w:sz="4" w:space="0" w:color="auto"/>
            </w:tcBorders>
            <w:shd w:val="clear" w:color="auto" w:fill="auto"/>
            <w:vAlign w:val="center"/>
          </w:tcPr>
          <w:p w:rsidR="00536015" w:rsidRPr="00A5746B" w:rsidRDefault="00536015" w:rsidP="00D92E62">
            <w:pPr>
              <w:pStyle w:val="ab"/>
              <w:jc w:val="center"/>
              <w:rPr>
                <w:sz w:val="22"/>
                <w:szCs w:val="22"/>
              </w:rPr>
            </w:pPr>
            <w:r w:rsidRPr="00A5746B">
              <w:rPr>
                <w:sz w:val="22"/>
                <w:szCs w:val="22"/>
              </w:rPr>
              <w:t>17</w:t>
            </w:r>
          </w:p>
        </w:tc>
        <w:tc>
          <w:tcPr>
            <w:tcW w:w="1351" w:type="pct"/>
            <w:tcBorders>
              <w:left w:val="single" w:sz="4" w:space="0" w:color="auto"/>
            </w:tcBorders>
            <w:shd w:val="clear" w:color="auto" w:fill="auto"/>
            <w:vAlign w:val="center"/>
          </w:tcPr>
          <w:p w:rsidR="00536015" w:rsidRPr="00A5746B" w:rsidRDefault="00536015" w:rsidP="00D92E62">
            <w:pPr>
              <w:jc w:val="center"/>
              <w:rPr>
                <w:sz w:val="22"/>
              </w:rPr>
            </w:pPr>
            <w:r w:rsidRPr="00A5746B">
              <w:rPr>
                <w:sz w:val="22"/>
              </w:rPr>
              <w:t>Котельная (с.Елово, ул. Школьная, 11а)</w:t>
            </w:r>
          </w:p>
        </w:tc>
        <w:tc>
          <w:tcPr>
            <w:tcW w:w="905" w:type="pct"/>
            <w:shd w:val="clear" w:color="auto" w:fill="auto"/>
            <w:vAlign w:val="center"/>
          </w:tcPr>
          <w:p w:rsidR="00536015" w:rsidRPr="00A5746B" w:rsidRDefault="00536015">
            <w:pPr>
              <w:jc w:val="center"/>
              <w:rPr>
                <w:sz w:val="20"/>
                <w:szCs w:val="20"/>
              </w:rPr>
            </w:pPr>
            <w:r w:rsidRPr="00A5746B">
              <w:rPr>
                <w:sz w:val="20"/>
                <w:szCs w:val="20"/>
              </w:rPr>
              <w:t>0,44</w:t>
            </w:r>
          </w:p>
        </w:tc>
        <w:tc>
          <w:tcPr>
            <w:tcW w:w="686" w:type="pct"/>
            <w:shd w:val="clear" w:color="auto" w:fill="auto"/>
            <w:vAlign w:val="center"/>
          </w:tcPr>
          <w:p w:rsidR="00536015" w:rsidRPr="00A5746B" w:rsidRDefault="00536015">
            <w:pPr>
              <w:jc w:val="center"/>
              <w:rPr>
                <w:sz w:val="20"/>
                <w:szCs w:val="20"/>
              </w:rPr>
            </w:pPr>
            <w:r w:rsidRPr="00A5746B">
              <w:rPr>
                <w:sz w:val="20"/>
                <w:szCs w:val="20"/>
              </w:rPr>
              <w:t>259,1</w:t>
            </w:r>
          </w:p>
        </w:tc>
        <w:tc>
          <w:tcPr>
            <w:tcW w:w="888" w:type="pct"/>
            <w:shd w:val="clear" w:color="auto" w:fill="auto"/>
            <w:vAlign w:val="center"/>
          </w:tcPr>
          <w:p w:rsidR="00536015" w:rsidRPr="00A5746B" w:rsidRDefault="00536015">
            <w:pPr>
              <w:jc w:val="center"/>
              <w:rPr>
                <w:sz w:val="20"/>
                <w:szCs w:val="20"/>
              </w:rPr>
            </w:pPr>
            <w:r w:rsidRPr="00A5746B">
              <w:rPr>
                <w:sz w:val="20"/>
                <w:szCs w:val="20"/>
              </w:rPr>
              <w:t>588,8</w:t>
            </w:r>
          </w:p>
        </w:tc>
        <w:tc>
          <w:tcPr>
            <w:tcW w:w="886" w:type="pct"/>
            <w:vAlign w:val="center"/>
          </w:tcPr>
          <w:p w:rsidR="00536015" w:rsidRPr="00A5746B" w:rsidRDefault="00536015">
            <w:pPr>
              <w:jc w:val="center"/>
              <w:rPr>
                <w:sz w:val="20"/>
                <w:szCs w:val="20"/>
              </w:rPr>
            </w:pPr>
            <w:r w:rsidRPr="00A5746B">
              <w:rPr>
                <w:sz w:val="20"/>
                <w:szCs w:val="20"/>
              </w:rPr>
              <w:t>10,6</w:t>
            </w:r>
          </w:p>
        </w:tc>
      </w:tr>
      <w:tr w:rsidR="00536015" w:rsidRPr="00A5746B" w:rsidTr="00AD2C1A">
        <w:trPr>
          <w:cantSplit/>
        </w:trPr>
        <w:tc>
          <w:tcPr>
            <w:tcW w:w="284" w:type="pct"/>
            <w:tcBorders>
              <w:right w:val="single" w:sz="4" w:space="0" w:color="auto"/>
            </w:tcBorders>
            <w:shd w:val="clear" w:color="auto" w:fill="auto"/>
            <w:vAlign w:val="center"/>
          </w:tcPr>
          <w:p w:rsidR="00536015" w:rsidRPr="00A5746B" w:rsidRDefault="00536015" w:rsidP="00D92E62">
            <w:pPr>
              <w:pStyle w:val="ab"/>
              <w:jc w:val="center"/>
              <w:rPr>
                <w:sz w:val="22"/>
                <w:szCs w:val="22"/>
              </w:rPr>
            </w:pPr>
            <w:r w:rsidRPr="00A5746B">
              <w:rPr>
                <w:sz w:val="22"/>
                <w:szCs w:val="22"/>
              </w:rPr>
              <w:t>18</w:t>
            </w:r>
          </w:p>
        </w:tc>
        <w:tc>
          <w:tcPr>
            <w:tcW w:w="1351" w:type="pct"/>
            <w:tcBorders>
              <w:left w:val="single" w:sz="4" w:space="0" w:color="auto"/>
            </w:tcBorders>
            <w:shd w:val="clear" w:color="auto" w:fill="auto"/>
            <w:vAlign w:val="center"/>
          </w:tcPr>
          <w:p w:rsidR="00536015" w:rsidRPr="00A5746B" w:rsidRDefault="00536015" w:rsidP="00D92E62">
            <w:pPr>
              <w:jc w:val="center"/>
              <w:rPr>
                <w:sz w:val="22"/>
              </w:rPr>
            </w:pPr>
            <w:r w:rsidRPr="00A5746B">
              <w:rPr>
                <w:sz w:val="22"/>
              </w:rPr>
              <w:t>Котельная (п.Яр, ул. Пр</w:t>
            </w:r>
            <w:r w:rsidRPr="00A5746B">
              <w:rPr>
                <w:sz w:val="22"/>
              </w:rPr>
              <w:t>о</w:t>
            </w:r>
            <w:r w:rsidRPr="00A5746B">
              <w:rPr>
                <w:sz w:val="22"/>
              </w:rPr>
              <w:t>летарская, 14)</w:t>
            </w:r>
          </w:p>
        </w:tc>
        <w:tc>
          <w:tcPr>
            <w:tcW w:w="905" w:type="pct"/>
            <w:shd w:val="clear" w:color="auto" w:fill="auto"/>
            <w:vAlign w:val="center"/>
          </w:tcPr>
          <w:p w:rsidR="00536015" w:rsidRPr="00A5746B" w:rsidRDefault="00536015">
            <w:pPr>
              <w:jc w:val="center"/>
              <w:rPr>
                <w:sz w:val="20"/>
                <w:szCs w:val="20"/>
              </w:rPr>
            </w:pPr>
            <w:r w:rsidRPr="00A5746B">
              <w:rPr>
                <w:sz w:val="20"/>
                <w:szCs w:val="20"/>
              </w:rPr>
              <w:t>0,222</w:t>
            </w:r>
          </w:p>
        </w:tc>
        <w:tc>
          <w:tcPr>
            <w:tcW w:w="686" w:type="pct"/>
            <w:shd w:val="clear" w:color="auto" w:fill="auto"/>
            <w:vAlign w:val="center"/>
          </w:tcPr>
          <w:p w:rsidR="00536015" w:rsidRPr="00A5746B" w:rsidRDefault="00536015">
            <w:pPr>
              <w:jc w:val="center"/>
              <w:rPr>
                <w:sz w:val="20"/>
                <w:szCs w:val="20"/>
              </w:rPr>
            </w:pPr>
            <w:r w:rsidRPr="00A5746B">
              <w:rPr>
                <w:sz w:val="20"/>
                <w:szCs w:val="20"/>
              </w:rPr>
              <w:t>164,6</w:t>
            </w:r>
          </w:p>
        </w:tc>
        <w:tc>
          <w:tcPr>
            <w:tcW w:w="888" w:type="pct"/>
            <w:shd w:val="clear" w:color="auto" w:fill="auto"/>
            <w:vAlign w:val="center"/>
          </w:tcPr>
          <w:p w:rsidR="00536015" w:rsidRPr="00A5746B" w:rsidRDefault="00536015">
            <w:pPr>
              <w:jc w:val="center"/>
              <w:rPr>
                <w:sz w:val="20"/>
                <w:szCs w:val="20"/>
              </w:rPr>
            </w:pPr>
            <w:r w:rsidRPr="00A5746B">
              <w:rPr>
                <w:sz w:val="20"/>
                <w:szCs w:val="20"/>
              </w:rPr>
              <w:t>741,3</w:t>
            </w:r>
          </w:p>
        </w:tc>
        <w:tc>
          <w:tcPr>
            <w:tcW w:w="886" w:type="pct"/>
            <w:vAlign w:val="center"/>
          </w:tcPr>
          <w:p w:rsidR="00536015" w:rsidRPr="00A5746B" w:rsidRDefault="00536015">
            <w:pPr>
              <w:jc w:val="center"/>
              <w:rPr>
                <w:sz w:val="20"/>
                <w:szCs w:val="20"/>
              </w:rPr>
            </w:pPr>
            <w:r w:rsidRPr="00A5746B">
              <w:rPr>
                <w:sz w:val="20"/>
                <w:szCs w:val="20"/>
              </w:rPr>
              <w:t>13,4</w:t>
            </w:r>
          </w:p>
        </w:tc>
      </w:tr>
      <w:tr w:rsidR="00536015" w:rsidRPr="00A5746B" w:rsidTr="00AD2C1A">
        <w:trPr>
          <w:cantSplit/>
        </w:trPr>
        <w:tc>
          <w:tcPr>
            <w:tcW w:w="284" w:type="pct"/>
            <w:tcBorders>
              <w:right w:val="single" w:sz="4" w:space="0" w:color="auto"/>
            </w:tcBorders>
            <w:shd w:val="clear" w:color="auto" w:fill="auto"/>
            <w:vAlign w:val="center"/>
          </w:tcPr>
          <w:p w:rsidR="00536015" w:rsidRPr="00A5746B" w:rsidRDefault="00536015" w:rsidP="00D92E62">
            <w:pPr>
              <w:pStyle w:val="ab"/>
              <w:jc w:val="center"/>
              <w:rPr>
                <w:sz w:val="22"/>
                <w:szCs w:val="22"/>
              </w:rPr>
            </w:pPr>
            <w:r w:rsidRPr="00A5746B">
              <w:rPr>
                <w:sz w:val="22"/>
                <w:szCs w:val="22"/>
              </w:rPr>
              <w:t>19</w:t>
            </w:r>
          </w:p>
        </w:tc>
        <w:tc>
          <w:tcPr>
            <w:tcW w:w="1351" w:type="pct"/>
            <w:tcBorders>
              <w:left w:val="single" w:sz="4" w:space="0" w:color="auto"/>
            </w:tcBorders>
            <w:shd w:val="clear" w:color="auto" w:fill="auto"/>
            <w:vAlign w:val="center"/>
          </w:tcPr>
          <w:p w:rsidR="00536015" w:rsidRPr="00A5746B" w:rsidRDefault="00536015" w:rsidP="00D92E62">
            <w:pPr>
              <w:jc w:val="center"/>
              <w:rPr>
                <w:sz w:val="22"/>
              </w:rPr>
            </w:pPr>
            <w:r w:rsidRPr="00A5746B">
              <w:rPr>
                <w:sz w:val="22"/>
              </w:rPr>
              <w:t>Котельная (п. Яр, пер. Яр-пост, 1-1а)</w:t>
            </w:r>
          </w:p>
        </w:tc>
        <w:tc>
          <w:tcPr>
            <w:tcW w:w="905" w:type="pct"/>
            <w:shd w:val="clear" w:color="auto" w:fill="auto"/>
            <w:vAlign w:val="center"/>
          </w:tcPr>
          <w:p w:rsidR="00536015" w:rsidRPr="00A5746B" w:rsidRDefault="00536015">
            <w:pPr>
              <w:jc w:val="center"/>
              <w:rPr>
                <w:sz w:val="20"/>
                <w:szCs w:val="20"/>
              </w:rPr>
            </w:pPr>
            <w:r w:rsidRPr="00A5746B">
              <w:rPr>
                <w:sz w:val="20"/>
                <w:szCs w:val="20"/>
              </w:rPr>
              <w:t>1,4</w:t>
            </w:r>
          </w:p>
        </w:tc>
        <w:tc>
          <w:tcPr>
            <w:tcW w:w="686" w:type="pct"/>
            <w:shd w:val="clear" w:color="auto" w:fill="auto"/>
            <w:vAlign w:val="center"/>
          </w:tcPr>
          <w:p w:rsidR="00536015" w:rsidRPr="00A5746B" w:rsidRDefault="00536015">
            <w:pPr>
              <w:jc w:val="center"/>
              <w:rPr>
                <w:sz w:val="20"/>
                <w:szCs w:val="20"/>
              </w:rPr>
            </w:pPr>
            <w:r w:rsidRPr="00A5746B">
              <w:rPr>
                <w:sz w:val="20"/>
                <w:szCs w:val="20"/>
              </w:rPr>
              <w:t>2330,0</w:t>
            </w:r>
          </w:p>
        </w:tc>
        <w:tc>
          <w:tcPr>
            <w:tcW w:w="888" w:type="pct"/>
            <w:shd w:val="clear" w:color="auto" w:fill="auto"/>
            <w:vAlign w:val="center"/>
          </w:tcPr>
          <w:p w:rsidR="00536015" w:rsidRPr="00A5746B" w:rsidRDefault="00536015">
            <w:pPr>
              <w:jc w:val="center"/>
              <w:rPr>
                <w:sz w:val="20"/>
                <w:szCs w:val="20"/>
              </w:rPr>
            </w:pPr>
            <w:r w:rsidRPr="00A5746B">
              <w:rPr>
                <w:sz w:val="20"/>
                <w:szCs w:val="20"/>
              </w:rPr>
              <w:t>1664,3</w:t>
            </w:r>
          </w:p>
        </w:tc>
        <w:tc>
          <w:tcPr>
            <w:tcW w:w="886" w:type="pct"/>
            <w:vAlign w:val="center"/>
          </w:tcPr>
          <w:p w:rsidR="00536015" w:rsidRPr="00A5746B" w:rsidRDefault="00536015">
            <w:pPr>
              <w:jc w:val="center"/>
              <w:rPr>
                <w:sz w:val="20"/>
                <w:szCs w:val="20"/>
              </w:rPr>
            </w:pPr>
            <w:r w:rsidRPr="00A5746B">
              <w:rPr>
                <w:sz w:val="20"/>
                <w:szCs w:val="20"/>
              </w:rPr>
              <w:t>30,0</w:t>
            </w:r>
          </w:p>
        </w:tc>
      </w:tr>
    </w:tbl>
    <w:p w:rsidR="00C92D67" w:rsidRPr="00A5746B" w:rsidRDefault="00C92D67"/>
    <w:p w:rsidR="008A451F" w:rsidRPr="00A5746B" w:rsidRDefault="00F0314C" w:rsidP="0006129B">
      <w:pPr>
        <w:pStyle w:val="30"/>
        <w:spacing w:line="240" w:lineRule="auto"/>
      </w:pPr>
      <w:bookmarkStart w:id="27" w:name="_Toc121588408"/>
      <w:r w:rsidRPr="00A5746B">
        <w:t>2.9</w:t>
      </w:r>
      <w:r w:rsidR="008A451F" w:rsidRPr="00A5746B">
        <w:t xml:space="preserve"> </w:t>
      </w:r>
      <w:r w:rsidRPr="00A5746B">
        <w:t>С</w:t>
      </w:r>
      <w:r w:rsidR="00E800F8" w:rsidRPr="00A5746B">
        <w:t>пособы учета тепла, отпущенного в тепловые сети</w:t>
      </w:r>
      <w:bookmarkEnd w:id="27"/>
    </w:p>
    <w:p w:rsidR="002C480E" w:rsidRPr="00A5746B" w:rsidRDefault="002C480E" w:rsidP="002C480E">
      <w:pPr>
        <w:pStyle w:val="Affb"/>
      </w:pPr>
      <w:r w:rsidRPr="00A5746B">
        <w:t>Согласно пункту 1 статьи 13 Федерального закона от 23.11.2009 № 261-ФЗ «Об энерг</w:t>
      </w:r>
      <w:r w:rsidRPr="00A5746B">
        <w:t>о</w:t>
      </w:r>
      <w:r w:rsidRPr="00A5746B">
        <w:t>сбережении и о повышении энергетической эффективности и о внесении изменений в отдел</w:t>
      </w:r>
      <w:r w:rsidRPr="00A5746B">
        <w:t>ь</w:t>
      </w:r>
      <w:r w:rsidRPr="00A5746B">
        <w:t>ные законодательные акты Российской федерации» производимые, передаваемые, потребля</w:t>
      </w:r>
      <w:r w:rsidRPr="00A5746B">
        <w:t>е</w:t>
      </w:r>
      <w:r w:rsidRPr="00A5746B">
        <w:t>мые энергетические ресурсы подлежат обязательному учету с применением приборов учета и</w:t>
      </w:r>
      <w:r w:rsidRPr="00A5746B">
        <w:t>с</w:t>
      </w:r>
      <w:r w:rsidRPr="00A5746B">
        <w:t xml:space="preserve">пользуемых энергетических ресурсов. </w:t>
      </w:r>
    </w:p>
    <w:p w:rsidR="002C480E" w:rsidRPr="00A5746B" w:rsidRDefault="002C480E" w:rsidP="002C480E">
      <w:pPr>
        <w:pStyle w:val="Affb"/>
      </w:pPr>
      <w:r w:rsidRPr="00A5746B">
        <w:lastRenderedPageBreak/>
        <w:t>В соответствии с пунктом 1 статьи 19 Федерального закона от 27.07.2010 №190-ФЗ «О теплоснабжении» количество тепловой энергии, теплоносителя, поставляемых по договору теплоснабжения или договору поставки тепловой энергии, а также передаваемых по договору оказания услуг по передаче тепловой энергии, теплоносителя, подлежит коммерческому учету.</w:t>
      </w:r>
    </w:p>
    <w:p w:rsidR="002C480E" w:rsidRPr="00A5746B" w:rsidRDefault="002C480E" w:rsidP="002C480E">
      <w:pPr>
        <w:pStyle w:val="Affb"/>
      </w:pPr>
      <w:r w:rsidRPr="00A5746B">
        <w:t>В соответствии с пунктом 2 статьи 19 Федерального закона от 27.07.2010 №190-ФЗ «О теплоснабжении» коммерческий учет тепловой энергии, теплоносителя осуществляется путем их измерения приборами учета, которые устанавливаются в точке учета, расположенной на гр</w:t>
      </w:r>
      <w:r w:rsidRPr="00A5746B">
        <w:t>а</w:t>
      </w:r>
      <w:r w:rsidRPr="00A5746B">
        <w:t>нице балансовой принадлежности, если договором теплоснабжения или договором оказания услуг по передаче тепловой энергии не определена иная точка учета.</w:t>
      </w:r>
    </w:p>
    <w:p w:rsidR="002C480E" w:rsidRPr="00A5746B" w:rsidRDefault="002C480E" w:rsidP="002C480E">
      <w:pPr>
        <w:ind w:firstLine="567"/>
      </w:pPr>
      <w:r w:rsidRPr="00A5746B">
        <w:t>Узлы учета тепловой энергии осуществляют:</w:t>
      </w:r>
    </w:p>
    <w:p w:rsidR="002C480E" w:rsidRPr="00A5746B" w:rsidRDefault="002C480E" w:rsidP="002C480E">
      <w:pPr>
        <w:ind w:firstLine="567"/>
      </w:pPr>
      <w:r w:rsidRPr="00A5746B">
        <w:t>-</w:t>
      </w:r>
      <w:r w:rsidRPr="00A5746B">
        <w:tab/>
        <w:t>учет тепловой энергии, расходуемой объектами на отопление;</w:t>
      </w:r>
    </w:p>
    <w:p w:rsidR="002C480E" w:rsidRPr="00A5746B" w:rsidRDefault="002C480E" w:rsidP="002C480E">
      <w:pPr>
        <w:ind w:firstLine="567"/>
      </w:pPr>
      <w:r w:rsidRPr="00A5746B">
        <w:t>-</w:t>
      </w:r>
      <w:r w:rsidRPr="00A5746B">
        <w:tab/>
        <w:t>измерение давления в трубопроводах;</w:t>
      </w:r>
    </w:p>
    <w:p w:rsidR="002C480E" w:rsidRPr="00A5746B" w:rsidRDefault="002C480E" w:rsidP="002C480E">
      <w:pPr>
        <w:ind w:firstLine="567"/>
      </w:pPr>
      <w:r w:rsidRPr="00A5746B">
        <w:t>-</w:t>
      </w:r>
      <w:r w:rsidRPr="00A5746B">
        <w:tab/>
        <w:t>измерение температуры в трубопроводах;</w:t>
      </w:r>
    </w:p>
    <w:p w:rsidR="002C480E" w:rsidRPr="00A5746B" w:rsidRDefault="002C480E" w:rsidP="002C480E">
      <w:pPr>
        <w:ind w:firstLine="567"/>
      </w:pPr>
      <w:r w:rsidRPr="00A5746B">
        <w:t>-</w:t>
      </w:r>
      <w:r w:rsidRPr="00A5746B">
        <w:tab/>
        <w:t>регистрацию нештатных ситуаций;</w:t>
      </w:r>
    </w:p>
    <w:p w:rsidR="002C480E" w:rsidRPr="00A5746B" w:rsidRDefault="002C480E" w:rsidP="002C480E">
      <w:pPr>
        <w:ind w:firstLine="567"/>
      </w:pPr>
      <w:r w:rsidRPr="00A5746B">
        <w:t>-</w:t>
      </w:r>
      <w:r w:rsidRPr="00A5746B">
        <w:tab/>
        <w:t>автоматическую передачу данных с заданным периодом опроса, сигналов предупрежд</w:t>
      </w:r>
      <w:r w:rsidRPr="00A5746B">
        <w:t>е</w:t>
      </w:r>
      <w:r w:rsidRPr="00A5746B">
        <w:t>ния об аварийных и нештатных ситуациях - немедленно.</w:t>
      </w:r>
    </w:p>
    <w:p w:rsidR="00B94F28" w:rsidRPr="00A5746B" w:rsidRDefault="00B94F28" w:rsidP="002C480E">
      <w:pPr>
        <w:pStyle w:val="Affb"/>
        <w:rPr>
          <w:szCs w:val="24"/>
        </w:rPr>
      </w:pPr>
      <w:r w:rsidRPr="00A5746B">
        <w:rPr>
          <w:szCs w:val="24"/>
        </w:rPr>
        <w:t>Сведения о приборах учета тепла, установленных в котельных и использующихся для учета тепла, отпускаемого в тепловую сеть,</w:t>
      </w:r>
      <w:r w:rsidR="005B19C5" w:rsidRPr="00A5746B">
        <w:rPr>
          <w:szCs w:val="24"/>
        </w:rPr>
        <w:t xml:space="preserve"> не представлены. </w:t>
      </w:r>
    </w:p>
    <w:p w:rsidR="001B0282" w:rsidRPr="00A5746B" w:rsidRDefault="002C480E" w:rsidP="002C480E">
      <w:pPr>
        <w:pStyle w:val="Affb"/>
        <w:rPr>
          <w:szCs w:val="24"/>
        </w:rPr>
      </w:pPr>
      <w:r w:rsidRPr="00A5746B">
        <w:rPr>
          <w:szCs w:val="24"/>
        </w:rPr>
        <w:t>При отсутствии приборов учета тепла, расчет величины отпускаемой тепловой энергии осуществляется расчетным способом, исходя из удельного расхода топлива на выработку тепла.</w:t>
      </w:r>
      <w:r w:rsidR="001B0282" w:rsidRPr="00A5746B">
        <w:rPr>
          <w:szCs w:val="24"/>
        </w:rPr>
        <w:t xml:space="preserve"> </w:t>
      </w:r>
    </w:p>
    <w:p w:rsidR="004C347C" w:rsidRPr="00A5746B" w:rsidRDefault="004C347C" w:rsidP="002C480E">
      <w:pPr>
        <w:rPr>
          <w:szCs w:val="24"/>
        </w:rPr>
      </w:pPr>
    </w:p>
    <w:p w:rsidR="008A451F" w:rsidRPr="00A5746B" w:rsidRDefault="00F0314C" w:rsidP="0006129B">
      <w:pPr>
        <w:pStyle w:val="30"/>
        <w:spacing w:line="240" w:lineRule="auto"/>
      </w:pPr>
      <w:bookmarkStart w:id="28" w:name="_Toc121588409"/>
      <w:r w:rsidRPr="00A5746B">
        <w:t>2.10</w:t>
      </w:r>
      <w:r w:rsidR="008A451F" w:rsidRPr="00A5746B">
        <w:t xml:space="preserve"> </w:t>
      </w:r>
      <w:r w:rsidRPr="00A5746B">
        <w:t>С</w:t>
      </w:r>
      <w:r w:rsidR="00E800F8" w:rsidRPr="00A5746B">
        <w:t>татистика отказов и восстановлений оборудования источников тепловой эне</w:t>
      </w:r>
      <w:r w:rsidR="00E800F8" w:rsidRPr="00A5746B">
        <w:t>р</w:t>
      </w:r>
      <w:r w:rsidR="00E800F8" w:rsidRPr="00A5746B">
        <w:t>гии</w:t>
      </w:r>
      <w:bookmarkEnd w:id="28"/>
    </w:p>
    <w:p w:rsidR="000E2D27" w:rsidRPr="00A5746B" w:rsidRDefault="000E2D27" w:rsidP="0006129B">
      <w:pPr>
        <w:pStyle w:val="Affb"/>
        <w:rPr>
          <w:szCs w:val="24"/>
        </w:rPr>
      </w:pPr>
      <w:r w:rsidRPr="00A5746B">
        <w:rPr>
          <w:szCs w:val="24"/>
        </w:rPr>
        <w:t>На основе</w:t>
      </w:r>
      <w:r w:rsidR="008618F3" w:rsidRPr="00A5746B">
        <w:rPr>
          <w:szCs w:val="24"/>
        </w:rPr>
        <w:t xml:space="preserve"> данных, предоставленных ресурсоснабжающими организациями и</w:t>
      </w:r>
      <w:r w:rsidRPr="00A5746B">
        <w:rPr>
          <w:szCs w:val="24"/>
        </w:rPr>
        <w:t xml:space="preserve"> отчетных данных публикуемых в соответствии со стандартами раскрытия информации ТСО, отказов об</w:t>
      </w:r>
      <w:r w:rsidRPr="00A5746B">
        <w:rPr>
          <w:szCs w:val="24"/>
        </w:rPr>
        <w:t>о</w:t>
      </w:r>
      <w:r w:rsidRPr="00A5746B">
        <w:rPr>
          <w:szCs w:val="24"/>
        </w:rPr>
        <w:t>рудования источников тепловой энергии, повлекших прекращение подачи тепла, не зафиксир</w:t>
      </w:r>
      <w:r w:rsidRPr="00A5746B">
        <w:rPr>
          <w:szCs w:val="24"/>
        </w:rPr>
        <w:t>о</w:t>
      </w:r>
      <w:r w:rsidRPr="00A5746B">
        <w:rPr>
          <w:szCs w:val="24"/>
        </w:rPr>
        <w:t>вано.</w:t>
      </w:r>
    </w:p>
    <w:p w:rsidR="00E71595" w:rsidRPr="00A5746B" w:rsidRDefault="00E71595" w:rsidP="0006129B">
      <w:pPr>
        <w:pStyle w:val="Affb"/>
        <w:rPr>
          <w:szCs w:val="24"/>
        </w:rPr>
      </w:pPr>
    </w:p>
    <w:p w:rsidR="008A451F" w:rsidRPr="00A5746B" w:rsidRDefault="00F0314C" w:rsidP="0006129B">
      <w:pPr>
        <w:pStyle w:val="30"/>
        <w:spacing w:line="240" w:lineRule="auto"/>
      </w:pPr>
      <w:bookmarkStart w:id="29" w:name="_Toc121588410"/>
      <w:r w:rsidRPr="00A5746B">
        <w:t>2.11 П</w:t>
      </w:r>
      <w:r w:rsidR="00E800F8" w:rsidRPr="00A5746B">
        <w:t>редписания надзорных органов по запрещению дальнейшей эксплуатации и</w:t>
      </w:r>
      <w:r w:rsidR="00E800F8" w:rsidRPr="00A5746B">
        <w:t>с</w:t>
      </w:r>
      <w:r w:rsidR="00E800F8" w:rsidRPr="00A5746B">
        <w:t>точников тепловой энергии</w:t>
      </w:r>
      <w:bookmarkEnd w:id="29"/>
    </w:p>
    <w:p w:rsidR="00693519" w:rsidRPr="00A5746B" w:rsidRDefault="00693519" w:rsidP="00693519">
      <w:pPr>
        <w:ind w:firstLine="709"/>
        <w:rPr>
          <w:szCs w:val="24"/>
        </w:rPr>
      </w:pPr>
      <w:r w:rsidRPr="00A5746B">
        <w:rPr>
          <w:szCs w:val="24"/>
        </w:rPr>
        <w:t>Предписания надзорных органов по запрещению дальнейшей эксплуатации источников тепловой энергии отсутствуют.</w:t>
      </w:r>
    </w:p>
    <w:p w:rsidR="008512DA" w:rsidRPr="00A5746B" w:rsidRDefault="008512DA" w:rsidP="0006129B">
      <w:pPr>
        <w:ind w:firstLine="709"/>
        <w:rPr>
          <w:szCs w:val="24"/>
        </w:rPr>
      </w:pPr>
    </w:p>
    <w:p w:rsidR="00631856" w:rsidRPr="00A5746B" w:rsidRDefault="00F0314C" w:rsidP="0006129B">
      <w:pPr>
        <w:pStyle w:val="30"/>
        <w:spacing w:line="240" w:lineRule="auto"/>
        <w:rPr>
          <w:rStyle w:val="ed"/>
        </w:rPr>
      </w:pPr>
      <w:bookmarkStart w:id="30" w:name="_Toc121588411"/>
      <w:r w:rsidRPr="00A5746B">
        <w:rPr>
          <w:rStyle w:val="ed"/>
        </w:rPr>
        <w:t>2.12 П</w:t>
      </w:r>
      <w:r w:rsidR="00E800F8" w:rsidRPr="00A5746B">
        <w:rPr>
          <w:rStyle w:val="ed"/>
        </w:rPr>
        <w:t>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w:t>
      </w:r>
      <w:r w:rsidR="00E800F8" w:rsidRPr="00A5746B">
        <w:rPr>
          <w:rStyle w:val="ed"/>
        </w:rPr>
        <w:t>е</w:t>
      </w:r>
      <w:r w:rsidR="00E800F8" w:rsidRPr="00A5746B">
        <w:rPr>
          <w:rStyle w:val="ed"/>
        </w:rPr>
        <w:t>лях обеспечения надежного теплоснабжения потребителей</w:t>
      </w:r>
      <w:bookmarkEnd w:id="30"/>
    </w:p>
    <w:p w:rsidR="00B11847" w:rsidRPr="00A5746B" w:rsidRDefault="00B11847" w:rsidP="0006129B">
      <w:pPr>
        <w:ind w:firstLine="567"/>
        <w:rPr>
          <w:szCs w:val="24"/>
        </w:rPr>
      </w:pPr>
      <w:r w:rsidRPr="00A5746B">
        <w:rPr>
          <w:szCs w:val="24"/>
        </w:rPr>
        <w:t>Комбинированная выработка тепловой и элек</w:t>
      </w:r>
      <w:r w:rsidR="00B57620" w:rsidRPr="00A5746B">
        <w:rPr>
          <w:szCs w:val="24"/>
        </w:rPr>
        <w:t xml:space="preserve">трической энергии </w:t>
      </w:r>
      <w:r w:rsidRPr="00A5746B">
        <w:rPr>
          <w:szCs w:val="24"/>
        </w:rPr>
        <w:t>не осуществляется.</w:t>
      </w:r>
    </w:p>
    <w:p w:rsidR="00E71595" w:rsidRPr="00A5746B" w:rsidRDefault="00E71595" w:rsidP="0006129B">
      <w:pPr>
        <w:ind w:firstLine="709"/>
        <w:rPr>
          <w:b/>
          <w:szCs w:val="24"/>
          <w:u w:val="single"/>
        </w:rPr>
      </w:pPr>
    </w:p>
    <w:p w:rsidR="005530D5" w:rsidRPr="00A5746B" w:rsidRDefault="00F0314C" w:rsidP="0006129B">
      <w:pPr>
        <w:pStyle w:val="30"/>
        <w:spacing w:line="240" w:lineRule="auto"/>
      </w:pPr>
      <w:bookmarkStart w:id="31" w:name="_Toc121588412"/>
      <w:r w:rsidRPr="00A5746B">
        <w:t xml:space="preserve">2.13 </w:t>
      </w:r>
      <w:r w:rsidR="005530D5" w:rsidRPr="00A5746B">
        <w:t xml:space="preserve">Изменения, произошедшие в </w:t>
      </w:r>
      <w:r w:rsidR="008122C5" w:rsidRPr="00A5746B">
        <w:t>технических характеристиках основного оборуд</w:t>
      </w:r>
      <w:r w:rsidR="008122C5" w:rsidRPr="00A5746B">
        <w:t>о</w:t>
      </w:r>
      <w:r w:rsidR="008122C5" w:rsidRPr="00A5746B">
        <w:t>вания источников тепловой энергии</w:t>
      </w:r>
      <w:r w:rsidR="00D458C1" w:rsidRPr="00A5746B">
        <w:t xml:space="preserve"> </w:t>
      </w:r>
      <w:r w:rsidR="00EF4F5F" w:rsidRPr="00A5746B">
        <w:t>округа</w:t>
      </w:r>
      <w:r w:rsidR="00395E21" w:rsidRPr="00A5746B">
        <w:t xml:space="preserve"> </w:t>
      </w:r>
      <w:r w:rsidR="008122C5" w:rsidRPr="00A5746B">
        <w:t xml:space="preserve">за период, </w:t>
      </w:r>
      <w:r w:rsidR="00042A16" w:rsidRPr="00A5746B">
        <w:t>предшествующий разработке (а</w:t>
      </w:r>
      <w:r w:rsidR="00042A16" w:rsidRPr="00A5746B">
        <w:t>к</w:t>
      </w:r>
      <w:r w:rsidR="00042A16" w:rsidRPr="00A5746B">
        <w:t>туализации) схемы теплоснабжения</w:t>
      </w:r>
      <w:bookmarkEnd w:id="31"/>
    </w:p>
    <w:p w:rsidR="00693519" w:rsidRPr="00A5746B" w:rsidRDefault="00693519" w:rsidP="00693519">
      <w:pPr>
        <w:pStyle w:val="Affb"/>
      </w:pPr>
      <w:r w:rsidRPr="00A5746B">
        <w:t>Муниципальный округ «Ярский район» Удмуртской Республики образован в 2021 году, путем объединения муниципальных образований, ранее входящих в состав муниципального образования Ярский район, в новое муниципальное образование.</w:t>
      </w:r>
    </w:p>
    <w:p w:rsidR="00693519" w:rsidRPr="00A5746B" w:rsidRDefault="00693519" w:rsidP="00693519">
      <w:pPr>
        <w:pStyle w:val="Affb"/>
      </w:pPr>
      <w:r w:rsidRPr="00A5746B">
        <w:t>С момента разработки схем теплоснабжения муниципальных образований, вошедших в состав Муниципального округа «Ярский район», выявлены следующие изменения:</w:t>
      </w:r>
    </w:p>
    <w:p w:rsidR="00AD2C1A" w:rsidRPr="00A5746B" w:rsidRDefault="00693519" w:rsidP="005B19C5">
      <w:pPr>
        <w:pStyle w:val="Affb"/>
        <w:rPr>
          <w:b/>
        </w:rPr>
      </w:pPr>
      <w:r w:rsidRPr="00A5746B">
        <w:t xml:space="preserve">- были закрыты угольные котельные в </w:t>
      </w:r>
      <w:r w:rsidR="002532E9" w:rsidRPr="00A5746B">
        <w:t>с. Дизьмино (ул. Полевая, д. 12), с. Елово (ул. М</w:t>
      </w:r>
      <w:r w:rsidR="002532E9" w:rsidRPr="00A5746B">
        <w:t>о</w:t>
      </w:r>
      <w:r w:rsidR="002532E9" w:rsidRPr="00A5746B">
        <w:t xml:space="preserve">лодежная. 28а), д. Байдалино, с. Озерки, д. Тум </w:t>
      </w:r>
      <w:r w:rsidRPr="00A5746B">
        <w:t>с переводом потребителей на автономное ото</w:t>
      </w:r>
      <w:r w:rsidRPr="00A5746B">
        <w:t>п</w:t>
      </w:r>
      <w:r w:rsidRPr="00A5746B">
        <w:t>ление.</w:t>
      </w:r>
    </w:p>
    <w:p w:rsidR="006F799E" w:rsidRPr="00A5746B" w:rsidRDefault="006F799E" w:rsidP="0006129B">
      <w:pPr>
        <w:pStyle w:val="21"/>
        <w:spacing w:line="240" w:lineRule="auto"/>
        <w:sectPr w:rsidR="006F799E" w:rsidRPr="00A5746B" w:rsidSect="00D25908">
          <w:pgSz w:w="11906" w:h="16838"/>
          <w:pgMar w:top="1134" w:right="851" w:bottom="1134" w:left="1134" w:header="709" w:footer="709" w:gutter="0"/>
          <w:cols w:space="708"/>
          <w:docGrid w:linePitch="360"/>
        </w:sectPr>
      </w:pPr>
      <w:bookmarkStart w:id="32" w:name="_Toc422303783"/>
    </w:p>
    <w:p w:rsidR="003A5836" w:rsidRPr="00A5746B" w:rsidRDefault="003A5836" w:rsidP="0006129B">
      <w:pPr>
        <w:pStyle w:val="21"/>
        <w:spacing w:line="240" w:lineRule="auto"/>
      </w:pPr>
      <w:bookmarkStart w:id="33" w:name="_Toc121588413"/>
      <w:r w:rsidRPr="00A5746B">
        <w:lastRenderedPageBreak/>
        <w:t xml:space="preserve">Часть 3 </w:t>
      </w:r>
      <w:bookmarkEnd w:id="32"/>
      <w:r w:rsidR="00E800F8" w:rsidRPr="00A5746B">
        <w:t>Тепловые сети, сооружения на них</w:t>
      </w:r>
      <w:bookmarkEnd w:id="33"/>
    </w:p>
    <w:p w:rsidR="009A06A9" w:rsidRPr="00A5746B" w:rsidRDefault="00F0314C" w:rsidP="0006129B">
      <w:pPr>
        <w:pStyle w:val="30"/>
        <w:spacing w:line="240" w:lineRule="auto"/>
      </w:pPr>
      <w:bookmarkStart w:id="34" w:name="_Toc121588414"/>
      <w:r w:rsidRPr="00A5746B">
        <w:t>3.1</w:t>
      </w:r>
      <w:r w:rsidR="009A06A9" w:rsidRPr="00A5746B">
        <w:t xml:space="preserve"> </w:t>
      </w:r>
      <w:r w:rsidRPr="00A5746B">
        <w:t>О</w:t>
      </w:r>
      <w:r w:rsidR="00E800F8" w:rsidRPr="00A5746B">
        <w:t>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w:t>
      </w:r>
      <w:r w:rsidR="00E800F8" w:rsidRPr="00A5746B">
        <w:t>е</w:t>
      </w:r>
      <w:r w:rsidR="00E800F8" w:rsidRPr="00A5746B">
        <w:t>го водоснабжения</w:t>
      </w:r>
      <w:bookmarkEnd w:id="34"/>
    </w:p>
    <w:p w:rsidR="009962EB" w:rsidRPr="00A5746B" w:rsidRDefault="002F0387" w:rsidP="0006129B">
      <w:pPr>
        <w:ind w:firstLine="567"/>
      </w:pPr>
      <w:r w:rsidRPr="00A5746B">
        <w:t>Краткая х</w:t>
      </w:r>
      <w:r w:rsidR="00D41130" w:rsidRPr="00A5746B">
        <w:t>арактеристика тепловых сетей</w:t>
      </w:r>
      <w:r w:rsidR="00A776A4" w:rsidRPr="00A5746B">
        <w:t xml:space="preserve">, расположенных </w:t>
      </w:r>
      <w:r w:rsidR="00070E4F" w:rsidRPr="00A5746B">
        <w:t xml:space="preserve">на территории </w:t>
      </w:r>
      <w:r w:rsidR="00FD4A65" w:rsidRPr="00A5746B">
        <w:t>округа</w:t>
      </w:r>
      <w:r w:rsidR="00A776A4" w:rsidRPr="00A5746B">
        <w:t>,</w:t>
      </w:r>
      <w:r w:rsidR="00D41130" w:rsidRPr="00A5746B">
        <w:t xml:space="preserve"> прив</w:t>
      </w:r>
      <w:r w:rsidR="00D41130" w:rsidRPr="00A5746B">
        <w:t>е</w:t>
      </w:r>
      <w:r w:rsidR="00D41130" w:rsidRPr="00A5746B">
        <w:t xml:space="preserve">дена в таблице </w:t>
      </w:r>
      <w:r w:rsidRPr="00A5746B">
        <w:t>ниже</w:t>
      </w:r>
      <w:r w:rsidR="00D41130" w:rsidRPr="00A5746B">
        <w:t>.</w:t>
      </w:r>
    </w:p>
    <w:p w:rsidR="00D41130" w:rsidRPr="00A5746B" w:rsidRDefault="00D41130" w:rsidP="0006129B">
      <w:pPr>
        <w:ind w:firstLine="567"/>
      </w:pPr>
    </w:p>
    <w:p w:rsidR="009962EB" w:rsidRPr="00A5746B" w:rsidRDefault="009962EB" w:rsidP="0006129B">
      <w:pPr>
        <w:pStyle w:val="aff9"/>
        <w:spacing w:line="240" w:lineRule="auto"/>
      </w:pPr>
      <w:r w:rsidRPr="00A5746B">
        <w:t xml:space="preserve">Таблица </w:t>
      </w:r>
      <w:r w:rsidR="008A3CE6" w:rsidRPr="00A5746B">
        <w:fldChar w:fldCharType="begin"/>
      </w:r>
      <w:r w:rsidR="006972A4" w:rsidRPr="00A5746B">
        <w:instrText xml:space="preserve"> SEQ Таблица \* ARABIC </w:instrText>
      </w:r>
      <w:r w:rsidR="008A3CE6" w:rsidRPr="00A5746B">
        <w:fldChar w:fldCharType="separate"/>
      </w:r>
      <w:r w:rsidR="00A5746B" w:rsidRPr="00A5746B">
        <w:rPr>
          <w:noProof/>
        </w:rPr>
        <w:t>10</w:t>
      </w:r>
      <w:r w:rsidR="008A3CE6" w:rsidRPr="00A5746B">
        <w:rPr>
          <w:noProof/>
        </w:rPr>
        <w:fldChar w:fldCharType="end"/>
      </w:r>
      <w:r w:rsidRPr="00A5746B">
        <w:t xml:space="preserve"> – </w:t>
      </w:r>
      <w:r w:rsidR="002C269D" w:rsidRPr="00A5746B">
        <w:t>Общая х</w:t>
      </w:r>
      <w:r w:rsidRPr="00A5746B">
        <w:t xml:space="preserve">арактеристика </w:t>
      </w:r>
      <w:r w:rsidR="00DC744B" w:rsidRPr="00A5746B">
        <w:t>тепловых сетей</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87"/>
        <w:gridCol w:w="4610"/>
        <w:gridCol w:w="2237"/>
        <w:gridCol w:w="2320"/>
      </w:tblGrid>
      <w:tr w:rsidR="00FD4A65" w:rsidRPr="00A5746B" w:rsidTr="00FD4A65">
        <w:trPr>
          <w:tblHeader/>
        </w:trPr>
        <w:tc>
          <w:tcPr>
            <w:tcW w:w="349" w:type="pct"/>
            <w:tcBorders>
              <w:right w:val="single" w:sz="4" w:space="0" w:color="auto"/>
            </w:tcBorders>
            <w:shd w:val="clear" w:color="auto" w:fill="auto"/>
            <w:vAlign w:val="center"/>
          </w:tcPr>
          <w:p w:rsidR="00FD4A65" w:rsidRPr="00A5746B" w:rsidRDefault="00FD4A65" w:rsidP="00ED1501">
            <w:pPr>
              <w:jc w:val="center"/>
              <w:rPr>
                <w:sz w:val="22"/>
              </w:rPr>
            </w:pPr>
            <w:r w:rsidRPr="00A5746B">
              <w:rPr>
                <w:sz w:val="22"/>
              </w:rPr>
              <w:t>№ п/п</w:t>
            </w:r>
          </w:p>
        </w:tc>
        <w:tc>
          <w:tcPr>
            <w:tcW w:w="2339" w:type="pct"/>
            <w:tcBorders>
              <w:left w:val="single" w:sz="4" w:space="0" w:color="auto"/>
            </w:tcBorders>
            <w:shd w:val="clear" w:color="auto" w:fill="auto"/>
            <w:vAlign w:val="center"/>
          </w:tcPr>
          <w:p w:rsidR="00FD4A65" w:rsidRPr="00A5746B" w:rsidRDefault="00FD4A65" w:rsidP="00ED1501">
            <w:pPr>
              <w:jc w:val="center"/>
              <w:rPr>
                <w:sz w:val="22"/>
              </w:rPr>
            </w:pPr>
            <w:r w:rsidRPr="00A5746B">
              <w:rPr>
                <w:sz w:val="22"/>
              </w:rPr>
              <w:t>Наименование СЦТ</w:t>
            </w:r>
          </w:p>
        </w:tc>
        <w:tc>
          <w:tcPr>
            <w:tcW w:w="1135" w:type="pct"/>
            <w:shd w:val="clear" w:color="auto" w:fill="auto"/>
            <w:vAlign w:val="center"/>
          </w:tcPr>
          <w:p w:rsidR="00FD4A65" w:rsidRPr="00A5746B" w:rsidRDefault="00FD4A65" w:rsidP="0014452C">
            <w:pPr>
              <w:jc w:val="center"/>
              <w:rPr>
                <w:sz w:val="22"/>
              </w:rPr>
            </w:pPr>
            <w:r w:rsidRPr="00A5746B">
              <w:rPr>
                <w:sz w:val="22"/>
              </w:rPr>
              <w:t>Общая протяже</w:t>
            </w:r>
            <w:r w:rsidRPr="00A5746B">
              <w:rPr>
                <w:sz w:val="22"/>
              </w:rPr>
              <w:t>н</w:t>
            </w:r>
            <w:r w:rsidRPr="00A5746B">
              <w:rPr>
                <w:sz w:val="22"/>
              </w:rPr>
              <w:t>ность тепловой сети в двухтрубном и</w:t>
            </w:r>
            <w:r w:rsidRPr="00A5746B">
              <w:rPr>
                <w:sz w:val="22"/>
              </w:rPr>
              <w:t>с</w:t>
            </w:r>
            <w:r w:rsidRPr="00A5746B">
              <w:rPr>
                <w:sz w:val="22"/>
              </w:rPr>
              <w:t>числении, м</w:t>
            </w:r>
          </w:p>
        </w:tc>
        <w:tc>
          <w:tcPr>
            <w:tcW w:w="1177" w:type="pct"/>
            <w:shd w:val="clear" w:color="auto" w:fill="auto"/>
            <w:vAlign w:val="center"/>
          </w:tcPr>
          <w:p w:rsidR="00FD4A65" w:rsidRPr="00A5746B" w:rsidRDefault="00FD4A65" w:rsidP="00ED1501">
            <w:pPr>
              <w:jc w:val="center"/>
              <w:rPr>
                <w:sz w:val="22"/>
              </w:rPr>
            </w:pPr>
            <w:r w:rsidRPr="00A5746B">
              <w:rPr>
                <w:sz w:val="22"/>
              </w:rPr>
              <w:t>Материальная хара</w:t>
            </w:r>
            <w:r w:rsidRPr="00A5746B">
              <w:rPr>
                <w:sz w:val="22"/>
              </w:rPr>
              <w:t>к</w:t>
            </w:r>
            <w:r w:rsidRPr="00A5746B">
              <w:rPr>
                <w:sz w:val="22"/>
              </w:rPr>
              <w:t>теристика, кв. м</w:t>
            </w:r>
          </w:p>
        </w:tc>
      </w:tr>
      <w:tr w:rsidR="004F6B70" w:rsidRPr="00A5746B" w:rsidTr="007B0B93">
        <w:trPr>
          <w:trHeight w:val="112"/>
        </w:trPr>
        <w:tc>
          <w:tcPr>
            <w:tcW w:w="349" w:type="pct"/>
            <w:tcBorders>
              <w:right w:val="single" w:sz="4" w:space="0" w:color="auto"/>
            </w:tcBorders>
            <w:shd w:val="clear" w:color="auto" w:fill="auto"/>
            <w:vAlign w:val="center"/>
          </w:tcPr>
          <w:p w:rsidR="004F6B70" w:rsidRPr="00A5746B" w:rsidRDefault="004F6B70" w:rsidP="003B51AE">
            <w:pPr>
              <w:pStyle w:val="ab"/>
              <w:jc w:val="center"/>
              <w:rPr>
                <w:sz w:val="22"/>
                <w:szCs w:val="22"/>
              </w:rPr>
            </w:pPr>
            <w:r w:rsidRPr="00A5746B">
              <w:rPr>
                <w:sz w:val="22"/>
                <w:szCs w:val="22"/>
              </w:rPr>
              <w:t>1</w:t>
            </w:r>
          </w:p>
        </w:tc>
        <w:tc>
          <w:tcPr>
            <w:tcW w:w="2339" w:type="pct"/>
            <w:tcBorders>
              <w:left w:val="single" w:sz="4" w:space="0" w:color="auto"/>
            </w:tcBorders>
            <w:shd w:val="clear" w:color="auto" w:fill="auto"/>
            <w:vAlign w:val="center"/>
          </w:tcPr>
          <w:p w:rsidR="004F6B70" w:rsidRPr="00A5746B" w:rsidRDefault="004F6B70" w:rsidP="003B51AE">
            <w:pPr>
              <w:jc w:val="center"/>
              <w:rPr>
                <w:sz w:val="22"/>
              </w:rPr>
            </w:pPr>
            <w:r w:rsidRPr="00A5746B">
              <w:rPr>
                <w:sz w:val="22"/>
              </w:rPr>
              <w:t>Котельная (п. Яр, ул. Школьная, 6а)</w:t>
            </w:r>
          </w:p>
        </w:tc>
        <w:tc>
          <w:tcPr>
            <w:tcW w:w="1135" w:type="pct"/>
            <w:shd w:val="clear" w:color="auto" w:fill="auto"/>
            <w:vAlign w:val="bottom"/>
          </w:tcPr>
          <w:p w:rsidR="004F6B70" w:rsidRPr="00A5746B" w:rsidRDefault="004F6B70" w:rsidP="004F6B70">
            <w:pPr>
              <w:jc w:val="center"/>
              <w:rPr>
                <w:rFonts w:eastAsia="Times New Roman"/>
                <w:sz w:val="22"/>
                <w:szCs w:val="24"/>
                <w:lang w:eastAsia="ru-RU"/>
              </w:rPr>
            </w:pPr>
            <w:r w:rsidRPr="00A5746B">
              <w:rPr>
                <w:rFonts w:eastAsia="Times New Roman"/>
                <w:sz w:val="22"/>
                <w:szCs w:val="24"/>
                <w:lang w:eastAsia="ru-RU"/>
              </w:rPr>
              <w:t>2763</w:t>
            </w:r>
          </w:p>
        </w:tc>
        <w:tc>
          <w:tcPr>
            <w:tcW w:w="1177" w:type="pct"/>
            <w:shd w:val="clear" w:color="auto" w:fill="auto"/>
            <w:vAlign w:val="center"/>
          </w:tcPr>
          <w:p w:rsidR="004F6B70" w:rsidRPr="00A5746B" w:rsidRDefault="004F6B70" w:rsidP="004F6B70">
            <w:pPr>
              <w:jc w:val="center"/>
              <w:rPr>
                <w:rFonts w:eastAsia="Times New Roman"/>
                <w:iCs/>
                <w:sz w:val="22"/>
                <w:szCs w:val="24"/>
                <w:lang w:eastAsia="ru-RU"/>
              </w:rPr>
            </w:pPr>
            <w:r w:rsidRPr="00A5746B">
              <w:rPr>
                <w:rFonts w:eastAsia="Times New Roman"/>
                <w:iCs/>
                <w:sz w:val="22"/>
                <w:szCs w:val="24"/>
                <w:lang w:eastAsia="ru-RU"/>
              </w:rPr>
              <w:t>558.10</w:t>
            </w:r>
          </w:p>
        </w:tc>
      </w:tr>
      <w:tr w:rsidR="004F6B70" w:rsidRPr="00A5746B" w:rsidTr="007B0B93">
        <w:trPr>
          <w:trHeight w:val="112"/>
        </w:trPr>
        <w:tc>
          <w:tcPr>
            <w:tcW w:w="349" w:type="pct"/>
            <w:tcBorders>
              <w:right w:val="single" w:sz="4" w:space="0" w:color="auto"/>
            </w:tcBorders>
            <w:shd w:val="clear" w:color="auto" w:fill="auto"/>
            <w:vAlign w:val="center"/>
          </w:tcPr>
          <w:p w:rsidR="004F6B70" w:rsidRPr="00A5746B" w:rsidRDefault="004F6B70" w:rsidP="003B51AE">
            <w:pPr>
              <w:pStyle w:val="ab"/>
              <w:jc w:val="center"/>
              <w:rPr>
                <w:sz w:val="22"/>
                <w:szCs w:val="22"/>
              </w:rPr>
            </w:pPr>
            <w:r w:rsidRPr="00A5746B">
              <w:rPr>
                <w:sz w:val="22"/>
                <w:szCs w:val="22"/>
              </w:rPr>
              <w:t>2</w:t>
            </w:r>
          </w:p>
        </w:tc>
        <w:tc>
          <w:tcPr>
            <w:tcW w:w="2339" w:type="pct"/>
            <w:tcBorders>
              <w:left w:val="single" w:sz="4" w:space="0" w:color="auto"/>
            </w:tcBorders>
            <w:shd w:val="clear" w:color="auto" w:fill="auto"/>
            <w:vAlign w:val="center"/>
          </w:tcPr>
          <w:p w:rsidR="004F6B70" w:rsidRPr="00A5746B" w:rsidRDefault="004F6B70" w:rsidP="003B51AE">
            <w:pPr>
              <w:jc w:val="center"/>
              <w:rPr>
                <w:sz w:val="22"/>
              </w:rPr>
            </w:pPr>
            <w:r w:rsidRPr="00A5746B">
              <w:rPr>
                <w:sz w:val="22"/>
              </w:rPr>
              <w:t>Котельная (с.Дизьмино, ул. Школьная, 26а)</w:t>
            </w:r>
          </w:p>
        </w:tc>
        <w:tc>
          <w:tcPr>
            <w:tcW w:w="1135" w:type="pct"/>
            <w:shd w:val="clear" w:color="auto" w:fill="auto"/>
            <w:vAlign w:val="bottom"/>
          </w:tcPr>
          <w:p w:rsidR="004F6B70" w:rsidRPr="00A5746B" w:rsidRDefault="004F6B70" w:rsidP="004F6B70">
            <w:pPr>
              <w:jc w:val="center"/>
              <w:rPr>
                <w:rFonts w:eastAsia="Times New Roman"/>
                <w:sz w:val="22"/>
                <w:szCs w:val="24"/>
                <w:lang w:eastAsia="ru-RU"/>
              </w:rPr>
            </w:pPr>
            <w:r w:rsidRPr="00A5746B">
              <w:rPr>
                <w:rFonts w:eastAsia="Times New Roman"/>
                <w:sz w:val="22"/>
                <w:szCs w:val="24"/>
                <w:lang w:eastAsia="ru-RU"/>
              </w:rPr>
              <w:t>926</w:t>
            </w:r>
          </w:p>
        </w:tc>
        <w:tc>
          <w:tcPr>
            <w:tcW w:w="1177" w:type="pct"/>
            <w:shd w:val="clear" w:color="auto" w:fill="auto"/>
            <w:vAlign w:val="center"/>
          </w:tcPr>
          <w:p w:rsidR="004F6B70" w:rsidRPr="00A5746B" w:rsidRDefault="004F6B70" w:rsidP="004F6B70">
            <w:pPr>
              <w:jc w:val="center"/>
              <w:rPr>
                <w:rFonts w:eastAsia="Times New Roman"/>
                <w:iCs/>
                <w:sz w:val="22"/>
                <w:szCs w:val="24"/>
                <w:lang w:eastAsia="ru-RU"/>
              </w:rPr>
            </w:pPr>
            <w:r w:rsidRPr="00A5746B">
              <w:rPr>
                <w:rFonts w:eastAsia="Times New Roman"/>
                <w:iCs/>
                <w:sz w:val="22"/>
                <w:szCs w:val="24"/>
                <w:lang w:eastAsia="ru-RU"/>
              </w:rPr>
              <w:t>115,610</w:t>
            </w:r>
          </w:p>
        </w:tc>
      </w:tr>
      <w:tr w:rsidR="004F6B70" w:rsidRPr="00A5746B" w:rsidTr="007B0B93">
        <w:trPr>
          <w:trHeight w:val="112"/>
        </w:trPr>
        <w:tc>
          <w:tcPr>
            <w:tcW w:w="349" w:type="pct"/>
            <w:tcBorders>
              <w:right w:val="single" w:sz="4" w:space="0" w:color="auto"/>
            </w:tcBorders>
            <w:shd w:val="clear" w:color="auto" w:fill="auto"/>
            <w:vAlign w:val="center"/>
          </w:tcPr>
          <w:p w:rsidR="004F6B70" w:rsidRPr="00A5746B" w:rsidRDefault="004F6B70" w:rsidP="003B51AE">
            <w:pPr>
              <w:pStyle w:val="ab"/>
              <w:jc w:val="center"/>
              <w:rPr>
                <w:sz w:val="22"/>
                <w:szCs w:val="22"/>
              </w:rPr>
            </w:pPr>
            <w:r w:rsidRPr="00A5746B">
              <w:rPr>
                <w:sz w:val="22"/>
                <w:szCs w:val="22"/>
              </w:rPr>
              <w:t>3</w:t>
            </w:r>
          </w:p>
        </w:tc>
        <w:tc>
          <w:tcPr>
            <w:tcW w:w="2339" w:type="pct"/>
            <w:tcBorders>
              <w:left w:val="single" w:sz="4" w:space="0" w:color="auto"/>
            </w:tcBorders>
            <w:shd w:val="clear" w:color="auto" w:fill="auto"/>
            <w:vAlign w:val="center"/>
          </w:tcPr>
          <w:p w:rsidR="004F6B70" w:rsidRPr="00A5746B" w:rsidRDefault="004F6B70" w:rsidP="003B51AE">
            <w:pPr>
              <w:jc w:val="center"/>
              <w:rPr>
                <w:sz w:val="22"/>
              </w:rPr>
            </w:pPr>
            <w:r w:rsidRPr="00A5746B">
              <w:rPr>
                <w:sz w:val="22"/>
              </w:rPr>
              <w:t>Котельная (п.Яр, ул. Советская, 1)</w:t>
            </w:r>
          </w:p>
        </w:tc>
        <w:tc>
          <w:tcPr>
            <w:tcW w:w="1135" w:type="pct"/>
            <w:shd w:val="clear" w:color="auto" w:fill="auto"/>
            <w:vAlign w:val="bottom"/>
          </w:tcPr>
          <w:p w:rsidR="004F6B70" w:rsidRPr="00A5746B" w:rsidRDefault="004F6B70" w:rsidP="004F6B70">
            <w:pPr>
              <w:jc w:val="center"/>
              <w:rPr>
                <w:rFonts w:eastAsia="Times New Roman"/>
                <w:sz w:val="22"/>
                <w:szCs w:val="24"/>
                <w:lang w:eastAsia="ru-RU"/>
              </w:rPr>
            </w:pPr>
            <w:r w:rsidRPr="00A5746B">
              <w:rPr>
                <w:rFonts w:eastAsia="Times New Roman"/>
                <w:sz w:val="22"/>
                <w:szCs w:val="24"/>
                <w:lang w:eastAsia="ru-RU"/>
              </w:rPr>
              <w:t>2356</w:t>
            </w:r>
          </w:p>
        </w:tc>
        <w:tc>
          <w:tcPr>
            <w:tcW w:w="1177" w:type="pct"/>
            <w:shd w:val="clear" w:color="auto" w:fill="auto"/>
            <w:vAlign w:val="center"/>
          </w:tcPr>
          <w:p w:rsidR="004F6B70" w:rsidRPr="00A5746B" w:rsidRDefault="004F6B70" w:rsidP="004F6B70">
            <w:pPr>
              <w:jc w:val="center"/>
              <w:rPr>
                <w:rFonts w:eastAsia="Times New Roman"/>
                <w:iCs/>
                <w:sz w:val="22"/>
                <w:szCs w:val="24"/>
                <w:lang w:eastAsia="ru-RU"/>
              </w:rPr>
            </w:pPr>
            <w:r w:rsidRPr="00A5746B">
              <w:rPr>
                <w:rFonts w:eastAsia="Times New Roman"/>
                <w:iCs/>
                <w:sz w:val="22"/>
                <w:szCs w:val="24"/>
                <w:lang w:eastAsia="ru-RU"/>
              </w:rPr>
              <w:t>458.79</w:t>
            </w:r>
          </w:p>
        </w:tc>
      </w:tr>
      <w:tr w:rsidR="004F6B70" w:rsidRPr="00A5746B" w:rsidTr="007B0B93">
        <w:trPr>
          <w:trHeight w:val="112"/>
        </w:trPr>
        <w:tc>
          <w:tcPr>
            <w:tcW w:w="349" w:type="pct"/>
            <w:tcBorders>
              <w:right w:val="single" w:sz="4" w:space="0" w:color="auto"/>
            </w:tcBorders>
            <w:shd w:val="clear" w:color="auto" w:fill="auto"/>
            <w:vAlign w:val="center"/>
          </w:tcPr>
          <w:p w:rsidR="004F6B70" w:rsidRPr="00A5746B" w:rsidRDefault="004F6B70" w:rsidP="003B51AE">
            <w:pPr>
              <w:pStyle w:val="ab"/>
              <w:jc w:val="center"/>
              <w:rPr>
                <w:sz w:val="22"/>
                <w:szCs w:val="22"/>
              </w:rPr>
            </w:pPr>
            <w:r w:rsidRPr="00A5746B">
              <w:rPr>
                <w:sz w:val="22"/>
                <w:szCs w:val="22"/>
              </w:rPr>
              <w:t>4</w:t>
            </w:r>
          </w:p>
        </w:tc>
        <w:tc>
          <w:tcPr>
            <w:tcW w:w="2339" w:type="pct"/>
            <w:tcBorders>
              <w:left w:val="single" w:sz="4" w:space="0" w:color="auto"/>
            </w:tcBorders>
            <w:shd w:val="clear" w:color="auto" w:fill="auto"/>
            <w:vAlign w:val="center"/>
          </w:tcPr>
          <w:p w:rsidR="004F6B70" w:rsidRPr="00A5746B" w:rsidRDefault="004F6B70" w:rsidP="003B51AE">
            <w:pPr>
              <w:jc w:val="center"/>
              <w:rPr>
                <w:sz w:val="22"/>
              </w:rPr>
            </w:pPr>
            <w:r w:rsidRPr="00A5746B">
              <w:rPr>
                <w:sz w:val="22"/>
              </w:rPr>
              <w:t>Котельная (с.Пудем, ул. Гагарина, 2а)</w:t>
            </w:r>
          </w:p>
        </w:tc>
        <w:tc>
          <w:tcPr>
            <w:tcW w:w="1135" w:type="pct"/>
            <w:shd w:val="clear" w:color="auto" w:fill="auto"/>
            <w:vAlign w:val="bottom"/>
          </w:tcPr>
          <w:p w:rsidR="004F6B70" w:rsidRPr="00A5746B" w:rsidRDefault="004F6B70" w:rsidP="004F6B70">
            <w:pPr>
              <w:jc w:val="center"/>
              <w:rPr>
                <w:rFonts w:eastAsia="Times New Roman"/>
                <w:sz w:val="22"/>
                <w:szCs w:val="24"/>
                <w:lang w:eastAsia="ru-RU"/>
              </w:rPr>
            </w:pPr>
            <w:r w:rsidRPr="00A5746B">
              <w:rPr>
                <w:rFonts w:eastAsia="Times New Roman"/>
                <w:sz w:val="22"/>
                <w:szCs w:val="24"/>
                <w:lang w:eastAsia="ru-RU"/>
              </w:rPr>
              <w:t>5300</w:t>
            </w:r>
          </w:p>
        </w:tc>
        <w:tc>
          <w:tcPr>
            <w:tcW w:w="1177" w:type="pct"/>
            <w:shd w:val="clear" w:color="auto" w:fill="auto"/>
            <w:vAlign w:val="center"/>
          </w:tcPr>
          <w:p w:rsidR="004F6B70" w:rsidRPr="00A5746B" w:rsidRDefault="004F6B70" w:rsidP="004F6B70">
            <w:pPr>
              <w:jc w:val="center"/>
              <w:rPr>
                <w:rFonts w:eastAsia="Times New Roman"/>
                <w:iCs/>
                <w:sz w:val="22"/>
                <w:szCs w:val="24"/>
                <w:lang w:eastAsia="ru-RU"/>
              </w:rPr>
            </w:pPr>
            <w:r w:rsidRPr="00A5746B">
              <w:rPr>
                <w:rFonts w:eastAsia="Times New Roman"/>
                <w:iCs/>
                <w:sz w:val="22"/>
                <w:szCs w:val="24"/>
                <w:lang w:eastAsia="ru-RU"/>
              </w:rPr>
              <w:t>927,00</w:t>
            </w:r>
          </w:p>
        </w:tc>
      </w:tr>
      <w:tr w:rsidR="004F6B70" w:rsidRPr="00A5746B" w:rsidTr="00FD4A65">
        <w:trPr>
          <w:trHeight w:val="112"/>
        </w:trPr>
        <w:tc>
          <w:tcPr>
            <w:tcW w:w="349" w:type="pct"/>
            <w:tcBorders>
              <w:right w:val="single" w:sz="4" w:space="0" w:color="auto"/>
            </w:tcBorders>
            <w:shd w:val="clear" w:color="auto" w:fill="auto"/>
            <w:vAlign w:val="center"/>
          </w:tcPr>
          <w:p w:rsidR="004F6B70" w:rsidRPr="00A5746B" w:rsidRDefault="004F6B70" w:rsidP="003B51AE">
            <w:pPr>
              <w:pStyle w:val="ab"/>
              <w:jc w:val="center"/>
              <w:rPr>
                <w:sz w:val="22"/>
                <w:szCs w:val="22"/>
              </w:rPr>
            </w:pPr>
            <w:r w:rsidRPr="00A5746B">
              <w:rPr>
                <w:sz w:val="22"/>
                <w:szCs w:val="22"/>
              </w:rPr>
              <w:t>5</w:t>
            </w:r>
          </w:p>
        </w:tc>
        <w:tc>
          <w:tcPr>
            <w:tcW w:w="2339" w:type="pct"/>
            <w:tcBorders>
              <w:left w:val="single" w:sz="4" w:space="0" w:color="auto"/>
            </w:tcBorders>
            <w:shd w:val="clear" w:color="auto" w:fill="auto"/>
            <w:vAlign w:val="center"/>
          </w:tcPr>
          <w:p w:rsidR="004F6B70" w:rsidRPr="00A5746B" w:rsidRDefault="004F6B70" w:rsidP="003B51AE">
            <w:pPr>
              <w:jc w:val="center"/>
              <w:rPr>
                <w:sz w:val="22"/>
              </w:rPr>
            </w:pPr>
            <w:r w:rsidRPr="00A5746B">
              <w:rPr>
                <w:sz w:val="22"/>
              </w:rPr>
              <w:t>Котельная (п.Яр, ул. Ф.Васильева, 6а)</w:t>
            </w:r>
          </w:p>
        </w:tc>
        <w:tc>
          <w:tcPr>
            <w:tcW w:w="1135" w:type="pct"/>
            <w:shd w:val="clear" w:color="auto" w:fill="auto"/>
            <w:vAlign w:val="center"/>
          </w:tcPr>
          <w:p w:rsidR="004F6B70" w:rsidRPr="00A5746B" w:rsidRDefault="004F6B70" w:rsidP="004F6B70">
            <w:pPr>
              <w:jc w:val="center"/>
              <w:rPr>
                <w:rFonts w:eastAsia="Times New Roman"/>
                <w:sz w:val="22"/>
                <w:szCs w:val="24"/>
                <w:lang w:eastAsia="ru-RU"/>
              </w:rPr>
            </w:pPr>
            <w:r w:rsidRPr="00A5746B">
              <w:rPr>
                <w:rFonts w:eastAsia="Times New Roman"/>
                <w:sz w:val="22"/>
                <w:szCs w:val="24"/>
                <w:lang w:eastAsia="ru-RU"/>
              </w:rPr>
              <w:t>3890</w:t>
            </w:r>
          </w:p>
        </w:tc>
        <w:tc>
          <w:tcPr>
            <w:tcW w:w="1177" w:type="pct"/>
            <w:shd w:val="clear" w:color="auto" w:fill="auto"/>
            <w:vAlign w:val="center"/>
          </w:tcPr>
          <w:p w:rsidR="004F6B70" w:rsidRPr="00A5746B" w:rsidRDefault="004F6B70" w:rsidP="004F6B70">
            <w:pPr>
              <w:jc w:val="center"/>
              <w:rPr>
                <w:rFonts w:eastAsia="Times New Roman"/>
                <w:iCs/>
                <w:sz w:val="22"/>
                <w:szCs w:val="24"/>
                <w:lang w:eastAsia="ru-RU"/>
              </w:rPr>
            </w:pPr>
            <w:r w:rsidRPr="00A5746B">
              <w:rPr>
                <w:rFonts w:eastAsia="Times New Roman"/>
                <w:iCs/>
                <w:sz w:val="22"/>
                <w:szCs w:val="24"/>
                <w:lang w:eastAsia="ru-RU"/>
              </w:rPr>
              <w:t>580,61</w:t>
            </w:r>
          </w:p>
        </w:tc>
      </w:tr>
      <w:tr w:rsidR="004F6B70" w:rsidRPr="00A5746B" w:rsidTr="00FD4A65">
        <w:trPr>
          <w:trHeight w:val="112"/>
        </w:trPr>
        <w:tc>
          <w:tcPr>
            <w:tcW w:w="349" w:type="pct"/>
            <w:tcBorders>
              <w:right w:val="single" w:sz="4" w:space="0" w:color="auto"/>
            </w:tcBorders>
            <w:shd w:val="clear" w:color="auto" w:fill="auto"/>
            <w:vAlign w:val="center"/>
          </w:tcPr>
          <w:p w:rsidR="004F6B70" w:rsidRPr="00A5746B" w:rsidRDefault="004F6B70" w:rsidP="003B51AE">
            <w:pPr>
              <w:pStyle w:val="ab"/>
              <w:jc w:val="center"/>
              <w:rPr>
                <w:sz w:val="22"/>
                <w:szCs w:val="22"/>
              </w:rPr>
            </w:pPr>
            <w:r w:rsidRPr="00A5746B">
              <w:rPr>
                <w:sz w:val="22"/>
                <w:szCs w:val="22"/>
              </w:rPr>
              <w:t>6</w:t>
            </w:r>
          </w:p>
        </w:tc>
        <w:tc>
          <w:tcPr>
            <w:tcW w:w="2339" w:type="pct"/>
            <w:tcBorders>
              <w:left w:val="single" w:sz="4" w:space="0" w:color="auto"/>
            </w:tcBorders>
            <w:shd w:val="clear" w:color="auto" w:fill="auto"/>
            <w:vAlign w:val="center"/>
          </w:tcPr>
          <w:p w:rsidR="004F6B70" w:rsidRPr="00A5746B" w:rsidRDefault="004F6B70" w:rsidP="003B51AE">
            <w:pPr>
              <w:jc w:val="center"/>
              <w:rPr>
                <w:sz w:val="22"/>
              </w:rPr>
            </w:pPr>
            <w:r w:rsidRPr="00A5746B">
              <w:rPr>
                <w:sz w:val="22"/>
              </w:rPr>
              <w:t>Котельная (п.Яр, ул. Ф.Васильева, 29а)</w:t>
            </w:r>
          </w:p>
        </w:tc>
        <w:tc>
          <w:tcPr>
            <w:tcW w:w="1135" w:type="pct"/>
            <w:shd w:val="clear" w:color="auto" w:fill="auto"/>
            <w:vAlign w:val="center"/>
          </w:tcPr>
          <w:p w:rsidR="004F6B70" w:rsidRPr="00A5746B" w:rsidRDefault="004F6B70" w:rsidP="004F6B70">
            <w:pPr>
              <w:jc w:val="center"/>
              <w:rPr>
                <w:rFonts w:eastAsia="Times New Roman"/>
                <w:sz w:val="22"/>
                <w:szCs w:val="24"/>
                <w:lang w:eastAsia="ru-RU"/>
              </w:rPr>
            </w:pPr>
            <w:r w:rsidRPr="00A5746B">
              <w:rPr>
                <w:rFonts w:eastAsia="Times New Roman"/>
                <w:sz w:val="22"/>
                <w:szCs w:val="24"/>
                <w:lang w:eastAsia="ru-RU"/>
              </w:rPr>
              <w:t>2503</w:t>
            </w:r>
          </w:p>
        </w:tc>
        <w:tc>
          <w:tcPr>
            <w:tcW w:w="1177" w:type="pct"/>
            <w:shd w:val="clear" w:color="auto" w:fill="auto"/>
            <w:vAlign w:val="center"/>
          </w:tcPr>
          <w:p w:rsidR="004F6B70" w:rsidRPr="00A5746B" w:rsidRDefault="004F6B70" w:rsidP="004F6B70">
            <w:pPr>
              <w:jc w:val="center"/>
              <w:rPr>
                <w:rFonts w:eastAsia="Times New Roman"/>
                <w:iCs/>
                <w:sz w:val="22"/>
                <w:szCs w:val="24"/>
                <w:lang w:eastAsia="ru-RU"/>
              </w:rPr>
            </w:pPr>
            <w:r w:rsidRPr="00A5746B">
              <w:rPr>
                <w:rFonts w:eastAsia="Times New Roman"/>
                <w:iCs/>
                <w:sz w:val="22"/>
                <w:szCs w:val="24"/>
                <w:lang w:eastAsia="ru-RU"/>
              </w:rPr>
              <w:t>433.59</w:t>
            </w:r>
          </w:p>
        </w:tc>
      </w:tr>
      <w:tr w:rsidR="004F6B70" w:rsidRPr="00A5746B" w:rsidTr="00FD4A65">
        <w:trPr>
          <w:trHeight w:val="112"/>
        </w:trPr>
        <w:tc>
          <w:tcPr>
            <w:tcW w:w="349" w:type="pct"/>
            <w:tcBorders>
              <w:right w:val="single" w:sz="4" w:space="0" w:color="auto"/>
            </w:tcBorders>
            <w:shd w:val="clear" w:color="auto" w:fill="auto"/>
            <w:vAlign w:val="center"/>
          </w:tcPr>
          <w:p w:rsidR="004F6B70" w:rsidRPr="00A5746B" w:rsidRDefault="004F6B70" w:rsidP="003B51AE">
            <w:pPr>
              <w:pStyle w:val="ab"/>
              <w:jc w:val="center"/>
              <w:rPr>
                <w:sz w:val="22"/>
                <w:szCs w:val="22"/>
              </w:rPr>
            </w:pPr>
            <w:r w:rsidRPr="00A5746B">
              <w:rPr>
                <w:sz w:val="22"/>
                <w:szCs w:val="22"/>
              </w:rPr>
              <w:t>7</w:t>
            </w:r>
          </w:p>
        </w:tc>
        <w:tc>
          <w:tcPr>
            <w:tcW w:w="2339" w:type="pct"/>
            <w:tcBorders>
              <w:left w:val="single" w:sz="4" w:space="0" w:color="auto"/>
            </w:tcBorders>
            <w:shd w:val="clear" w:color="auto" w:fill="auto"/>
            <w:vAlign w:val="center"/>
          </w:tcPr>
          <w:p w:rsidR="004F6B70" w:rsidRPr="00A5746B" w:rsidRDefault="004F6B70" w:rsidP="003B51AE">
            <w:pPr>
              <w:jc w:val="center"/>
              <w:rPr>
                <w:sz w:val="22"/>
              </w:rPr>
            </w:pPr>
            <w:r w:rsidRPr="00A5746B">
              <w:rPr>
                <w:sz w:val="22"/>
              </w:rPr>
              <w:t>Котельная (д.Зюино, ул. Школьная, 77а)</w:t>
            </w:r>
          </w:p>
        </w:tc>
        <w:tc>
          <w:tcPr>
            <w:tcW w:w="1135" w:type="pct"/>
            <w:shd w:val="clear" w:color="auto" w:fill="auto"/>
            <w:vAlign w:val="center"/>
          </w:tcPr>
          <w:p w:rsidR="004F6B70" w:rsidRPr="00A5746B" w:rsidRDefault="004F6B70" w:rsidP="004F6B70">
            <w:pPr>
              <w:jc w:val="center"/>
              <w:rPr>
                <w:rFonts w:eastAsia="Times New Roman"/>
                <w:sz w:val="22"/>
                <w:szCs w:val="24"/>
                <w:lang w:eastAsia="ru-RU"/>
              </w:rPr>
            </w:pPr>
            <w:r w:rsidRPr="00A5746B">
              <w:rPr>
                <w:rFonts w:eastAsia="Times New Roman"/>
                <w:sz w:val="22"/>
                <w:szCs w:val="24"/>
                <w:lang w:eastAsia="ru-RU"/>
              </w:rPr>
              <w:t>84</w:t>
            </w:r>
          </w:p>
        </w:tc>
        <w:tc>
          <w:tcPr>
            <w:tcW w:w="1177" w:type="pct"/>
            <w:shd w:val="clear" w:color="auto" w:fill="auto"/>
            <w:vAlign w:val="center"/>
          </w:tcPr>
          <w:p w:rsidR="004F6B70" w:rsidRPr="00A5746B" w:rsidRDefault="004F6B70" w:rsidP="004F6B70">
            <w:pPr>
              <w:jc w:val="center"/>
              <w:rPr>
                <w:rFonts w:eastAsia="Times New Roman"/>
                <w:iCs/>
                <w:sz w:val="22"/>
                <w:szCs w:val="24"/>
                <w:lang w:eastAsia="ru-RU"/>
              </w:rPr>
            </w:pPr>
            <w:r w:rsidRPr="00A5746B">
              <w:rPr>
                <w:rFonts w:eastAsia="Times New Roman"/>
                <w:iCs/>
                <w:sz w:val="22"/>
                <w:szCs w:val="24"/>
                <w:lang w:eastAsia="ru-RU"/>
              </w:rPr>
              <w:t>11,77</w:t>
            </w:r>
          </w:p>
        </w:tc>
      </w:tr>
      <w:tr w:rsidR="004F6B70" w:rsidRPr="00A5746B" w:rsidTr="00FD4A65">
        <w:trPr>
          <w:trHeight w:val="112"/>
        </w:trPr>
        <w:tc>
          <w:tcPr>
            <w:tcW w:w="349" w:type="pct"/>
            <w:tcBorders>
              <w:right w:val="single" w:sz="4" w:space="0" w:color="auto"/>
            </w:tcBorders>
            <w:shd w:val="clear" w:color="auto" w:fill="auto"/>
            <w:vAlign w:val="center"/>
          </w:tcPr>
          <w:p w:rsidR="004F6B70" w:rsidRPr="00A5746B" w:rsidRDefault="004F6B70" w:rsidP="003B51AE">
            <w:pPr>
              <w:pStyle w:val="ab"/>
              <w:jc w:val="center"/>
              <w:rPr>
                <w:sz w:val="22"/>
                <w:szCs w:val="22"/>
              </w:rPr>
            </w:pPr>
            <w:r w:rsidRPr="00A5746B">
              <w:rPr>
                <w:sz w:val="22"/>
                <w:szCs w:val="22"/>
              </w:rPr>
              <w:t>8</w:t>
            </w:r>
          </w:p>
        </w:tc>
        <w:tc>
          <w:tcPr>
            <w:tcW w:w="2339" w:type="pct"/>
            <w:tcBorders>
              <w:left w:val="single" w:sz="4" w:space="0" w:color="auto"/>
            </w:tcBorders>
            <w:shd w:val="clear" w:color="auto" w:fill="auto"/>
            <w:vAlign w:val="center"/>
          </w:tcPr>
          <w:p w:rsidR="004F6B70" w:rsidRPr="00A5746B" w:rsidRDefault="004F6B70" w:rsidP="003B51AE">
            <w:pPr>
              <w:jc w:val="center"/>
              <w:rPr>
                <w:sz w:val="22"/>
              </w:rPr>
            </w:pPr>
            <w:r w:rsidRPr="00A5746B">
              <w:rPr>
                <w:sz w:val="22"/>
              </w:rPr>
              <w:t>Котельная (д.Бачумово, ул. Школьная, 17а)</w:t>
            </w:r>
          </w:p>
        </w:tc>
        <w:tc>
          <w:tcPr>
            <w:tcW w:w="1135" w:type="pct"/>
            <w:shd w:val="clear" w:color="auto" w:fill="auto"/>
            <w:vAlign w:val="center"/>
          </w:tcPr>
          <w:p w:rsidR="004F6B70" w:rsidRPr="00A5746B" w:rsidRDefault="004F6B70" w:rsidP="004F6B70">
            <w:pPr>
              <w:jc w:val="center"/>
              <w:rPr>
                <w:rFonts w:eastAsia="Times New Roman"/>
                <w:sz w:val="22"/>
                <w:szCs w:val="24"/>
                <w:lang w:eastAsia="ru-RU"/>
              </w:rPr>
            </w:pPr>
            <w:r w:rsidRPr="00A5746B">
              <w:rPr>
                <w:rFonts w:eastAsia="Times New Roman"/>
                <w:sz w:val="22"/>
                <w:szCs w:val="24"/>
                <w:lang w:eastAsia="ru-RU"/>
              </w:rPr>
              <w:t>416</w:t>
            </w:r>
          </w:p>
        </w:tc>
        <w:tc>
          <w:tcPr>
            <w:tcW w:w="1177" w:type="pct"/>
            <w:shd w:val="clear" w:color="auto" w:fill="auto"/>
            <w:vAlign w:val="center"/>
          </w:tcPr>
          <w:p w:rsidR="004F6B70" w:rsidRPr="00A5746B" w:rsidRDefault="004F6B70" w:rsidP="004F6B70">
            <w:pPr>
              <w:jc w:val="center"/>
              <w:rPr>
                <w:rFonts w:eastAsia="Times New Roman"/>
                <w:iCs/>
                <w:sz w:val="22"/>
                <w:szCs w:val="24"/>
                <w:lang w:eastAsia="ru-RU"/>
              </w:rPr>
            </w:pPr>
            <w:r w:rsidRPr="00A5746B">
              <w:rPr>
                <w:rFonts w:eastAsia="Times New Roman"/>
                <w:iCs/>
                <w:sz w:val="22"/>
                <w:szCs w:val="24"/>
                <w:lang w:eastAsia="ru-RU"/>
              </w:rPr>
              <w:t>68,22</w:t>
            </w:r>
          </w:p>
        </w:tc>
      </w:tr>
      <w:tr w:rsidR="004F6B70" w:rsidRPr="00A5746B" w:rsidTr="00FD4A65">
        <w:trPr>
          <w:trHeight w:val="112"/>
        </w:trPr>
        <w:tc>
          <w:tcPr>
            <w:tcW w:w="349" w:type="pct"/>
            <w:tcBorders>
              <w:right w:val="single" w:sz="4" w:space="0" w:color="auto"/>
            </w:tcBorders>
            <w:shd w:val="clear" w:color="auto" w:fill="auto"/>
            <w:vAlign w:val="center"/>
          </w:tcPr>
          <w:p w:rsidR="004F6B70" w:rsidRPr="00A5746B" w:rsidRDefault="004F6B70" w:rsidP="003B51AE">
            <w:pPr>
              <w:pStyle w:val="ab"/>
              <w:jc w:val="center"/>
              <w:rPr>
                <w:sz w:val="22"/>
                <w:szCs w:val="22"/>
              </w:rPr>
            </w:pPr>
            <w:r w:rsidRPr="00A5746B">
              <w:rPr>
                <w:sz w:val="22"/>
                <w:szCs w:val="22"/>
              </w:rPr>
              <w:t>9</w:t>
            </w:r>
          </w:p>
        </w:tc>
        <w:tc>
          <w:tcPr>
            <w:tcW w:w="2339" w:type="pct"/>
            <w:tcBorders>
              <w:left w:val="single" w:sz="4" w:space="0" w:color="auto"/>
            </w:tcBorders>
            <w:shd w:val="clear" w:color="auto" w:fill="auto"/>
            <w:vAlign w:val="center"/>
          </w:tcPr>
          <w:p w:rsidR="004F6B70" w:rsidRPr="00A5746B" w:rsidRDefault="004F6B70" w:rsidP="003B51AE">
            <w:pPr>
              <w:jc w:val="center"/>
              <w:rPr>
                <w:sz w:val="22"/>
              </w:rPr>
            </w:pPr>
            <w:r w:rsidRPr="00A5746B">
              <w:rPr>
                <w:sz w:val="22"/>
              </w:rPr>
              <w:t>Котельная (д. Ворца, ул. Чапаевская, 66)</w:t>
            </w:r>
          </w:p>
        </w:tc>
        <w:tc>
          <w:tcPr>
            <w:tcW w:w="1135" w:type="pct"/>
            <w:shd w:val="clear" w:color="auto" w:fill="auto"/>
            <w:vAlign w:val="center"/>
          </w:tcPr>
          <w:p w:rsidR="004F6B70" w:rsidRPr="00A5746B" w:rsidRDefault="004F6B70" w:rsidP="004F6B70">
            <w:pPr>
              <w:jc w:val="center"/>
              <w:rPr>
                <w:rFonts w:eastAsia="Times New Roman"/>
                <w:sz w:val="22"/>
                <w:szCs w:val="24"/>
                <w:lang w:eastAsia="ru-RU"/>
              </w:rPr>
            </w:pPr>
            <w:r w:rsidRPr="00A5746B">
              <w:rPr>
                <w:rFonts w:eastAsia="Times New Roman"/>
                <w:sz w:val="22"/>
                <w:szCs w:val="24"/>
                <w:lang w:eastAsia="ru-RU"/>
              </w:rPr>
              <w:t>259</w:t>
            </w:r>
          </w:p>
        </w:tc>
        <w:tc>
          <w:tcPr>
            <w:tcW w:w="1177" w:type="pct"/>
            <w:shd w:val="clear" w:color="auto" w:fill="auto"/>
            <w:vAlign w:val="center"/>
          </w:tcPr>
          <w:p w:rsidR="004F6B70" w:rsidRPr="00A5746B" w:rsidRDefault="004F6B70" w:rsidP="004F6B70">
            <w:pPr>
              <w:jc w:val="center"/>
              <w:rPr>
                <w:rFonts w:eastAsia="Times New Roman"/>
                <w:iCs/>
                <w:sz w:val="22"/>
                <w:szCs w:val="24"/>
                <w:lang w:eastAsia="ru-RU"/>
              </w:rPr>
            </w:pPr>
            <w:r w:rsidRPr="00A5746B">
              <w:rPr>
                <w:rFonts w:eastAsia="Times New Roman"/>
                <w:iCs/>
                <w:sz w:val="22"/>
                <w:szCs w:val="24"/>
                <w:lang w:eastAsia="ru-RU"/>
              </w:rPr>
              <w:t>30,63</w:t>
            </w:r>
          </w:p>
        </w:tc>
      </w:tr>
      <w:tr w:rsidR="004F6B70" w:rsidRPr="00A5746B" w:rsidTr="00FD4A65">
        <w:trPr>
          <w:trHeight w:val="112"/>
        </w:trPr>
        <w:tc>
          <w:tcPr>
            <w:tcW w:w="349" w:type="pct"/>
            <w:tcBorders>
              <w:right w:val="single" w:sz="4" w:space="0" w:color="auto"/>
            </w:tcBorders>
            <w:shd w:val="clear" w:color="auto" w:fill="auto"/>
            <w:vAlign w:val="center"/>
          </w:tcPr>
          <w:p w:rsidR="004F6B70" w:rsidRPr="00A5746B" w:rsidRDefault="004F6B70" w:rsidP="003B51AE">
            <w:pPr>
              <w:pStyle w:val="ab"/>
              <w:jc w:val="center"/>
              <w:rPr>
                <w:sz w:val="22"/>
                <w:szCs w:val="22"/>
              </w:rPr>
            </w:pPr>
            <w:r w:rsidRPr="00A5746B">
              <w:rPr>
                <w:sz w:val="22"/>
                <w:szCs w:val="22"/>
              </w:rPr>
              <w:t>10</w:t>
            </w:r>
          </w:p>
        </w:tc>
        <w:tc>
          <w:tcPr>
            <w:tcW w:w="2339" w:type="pct"/>
            <w:tcBorders>
              <w:left w:val="single" w:sz="4" w:space="0" w:color="auto"/>
            </w:tcBorders>
            <w:shd w:val="clear" w:color="auto" w:fill="auto"/>
            <w:vAlign w:val="center"/>
          </w:tcPr>
          <w:p w:rsidR="004F6B70" w:rsidRPr="00A5746B" w:rsidRDefault="004F6B70" w:rsidP="003B51AE">
            <w:pPr>
              <w:jc w:val="center"/>
              <w:rPr>
                <w:sz w:val="22"/>
              </w:rPr>
            </w:pPr>
            <w:r w:rsidRPr="00A5746B">
              <w:rPr>
                <w:sz w:val="22"/>
              </w:rPr>
              <w:t>Котельная (с.Укан, ул. Советская, 15б)</w:t>
            </w:r>
          </w:p>
        </w:tc>
        <w:tc>
          <w:tcPr>
            <w:tcW w:w="1135" w:type="pct"/>
            <w:shd w:val="clear" w:color="auto" w:fill="auto"/>
            <w:vAlign w:val="center"/>
          </w:tcPr>
          <w:p w:rsidR="004F6B70" w:rsidRPr="00A5746B" w:rsidRDefault="004F6B70" w:rsidP="004F6B70">
            <w:pPr>
              <w:jc w:val="center"/>
              <w:rPr>
                <w:rFonts w:eastAsia="Times New Roman"/>
                <w:sz w:val="22"/>
                <w:szCs w:val="24"/>
                <w:lang w:eastAsia="ru-RU"/>
              </w:rPr>
            </w:pPr>
            <w:r w:rsidRPr="00A5746B">
              <w:rPr>
                <w:rFonts w:eastAsia="Times New Roman"/>
                <w:sz w:val="22"/>
                <w:szCs w:val="24"/>
                <w:lang w:eastAsia="ru-RU"/>
              </w:rPr>
              <w:t>235</w:t>
            </w:r>
          </w:p>
        </w:tc>
        <w:tc>
          <w:tcPr>
            <w:tcW w:w="1177" w:type="pct"/>
            <w:shd w:val="clear" w:color="auto" w:fill="auto"/>
            <w:vAlign w:val="center"/>
          </w:tcPr>
          <w:p w:rsidR="004F6B70" w:rsidRPr="00A5746B" w:rsidRDefault="004F6B70" w:rsidP="004F6B70">
            <w:pPr>
              <w:jc w:val="center"/>
              <w:rPr>
                <w:rFonts w:eastAsia="Times New Roman"/>
                <w:iCs/>
                <w:sz w:val="22"/>
                <w:szCs w:val="24"/>
                <w:lang w:eastAsia="ru-RU"/>
              </w:rPr>
            </w:pPr>
            <w:r w:rsidRPr="00A5746B">
              <w:rPr>
                <w:rFonts w:eastAsia="Times New Roman"/>
                <w:iCs/>
                <w:sz w:val="22"/>
                <w:szCs w:val="24"/>
                <w:lang w:eastAsia="ru-RU"/>
              </w:rPr>
              <w:t>28,61</w:t>
            </w:r>
          </w:p>
        </w:tc>
      </w:tr>
      <w:tr w:rsidR="004F6B70" w:rsidRPr="00A5746B" w:rsidTr="00FD4A65">
        <w:trPr>
          <w:trHeight w:val="112"/>
        </w:trPr>
        <w:tc>
          <w:tcPr>
            <w:tcW w:w="349" w:type="pct"/>
            <w:tcBorders>
              <w:right w:val="single" w:sz="4" w:space="0" w:color="auto"/>
            </w:tcBorders>
            <w:shd w:val="clear" w:color="auto" w:fill="auto"/>
            <w:vAlign w:val="center"/>
          </w:tcPr>
          <w:p w:rsidR="004F6B70" w:rsidRPr="00A5746B" w:rsidRDefault="004F6B70" w:rsidP="003B51AE">
            <w:pPr>
              <w:pStyle w:val="ab"/>
              <w:jc w:val="center"/>
              <w:rPr>
                <w:sz w:val="22"/>
                <w:szCs w:val="22"/>
              </w:rPr>
            </w:pPr>
            <w:r w:rsidRPr="00A5746B">
              <w:rPr>
                <w:sz w:val="22"/>
                <w:szCs w:val="22"/>
              </w:rPr>
              <w:t>11</w:t>
            </w:r>
          </w:p>
        </w:tc>
        <w:tc>
          <w:tcPr>
            <w:tcW w:w="2339" w:type="pct"/>
            <w:tcBorders>
              <w:left w:val="single" w:sz="4" w:space="0" w:color="auto"/>
            </w:tcBorders>
            <w:shd w:val="clear" w:color="auto" w:fill="auto"/>
            <w:vAlign w:val="center"/>
          </w:tcPr>
          <w:p w:rsidR="004F6B70" w:rsidRPr="00A5746B" w:rsidRDefault="004F6B70" w:rsidP="003B51AE">
            <w:pPr>
              <w:jc w:val="center"/>
              <w:rPr>
                <w:sz w:val="22"/>
              </w:rPr>
            </w:pPr>
            <w:r w:rsidRPr="00A5746B">
              <w:rPr>
                <w:sz w:val="22"/>
              </w:rPr>
              <w:t>Котельная (п. Яр, ул. Ворошилова, 10ж)</w:t>
            </w:r>
          </w:p>
        </w:tc>
        <w:tc>
          <w:tcPr>
            <w:tcW w:w="1135" w:type="pct"/>
            <w:shd w:val="clear" w:color="auto" w:fill="auto"/>
            <w:vAlign w:val="center"/>
          </w:tcPr>
          <w:p w:rsidR="004F6B70" w:rsidRPr="00A5746B" w:rsidRDefault="004F6B70" w:rsidP="004F6B70">
            <w:pPr>
              <w:jc w:val="center"/>
              <w:rPr>
                <w:rFonts w:eastAsia="Times New Roman"/>
                <w:sz w:val="22"/>
                <w:szCs w:val="24"/>
                <w:lang w:eastAsia="ru-RU"/>
              </w:rPr>
            </w:pPr>
            <w:r w:rsidRPr="00A5746B">
              <w:rPr>
                <w:rFonts w:eastAsia="Times New Roman"/>
                <w:sz w:val="22"/>
                <w:szCs w:val="24"/>
                <w:lang w:eastAsia="ru-RU"/>
              </w:rPr>
              <w:t>2024</w:t>
            </w:r>
          </w:p>
        </w:tc>
        <w:tc>
          <w:tcPr>
            <w:tcW w:w="1177" w:type="pct"/>
            <w:shd w:val="clear" w:color="auto" w:fill="auto"/>
            <w:vAlign w:val="center"/>
          </w:tcPr>
          <w:p w:rsidR="004F6B70" w:rsidRPr="00A5746B" w:rsidRDefault="004F6B70" w:rsidP="004F6B70">
            <w:pPr>
              <w:jc w:val="center"/>
              <w:rPr>
                <w:rFonts w:eastAsia="Times New Roman"/>
                <w:iCs/>
                <w:sz w:val="22"/>
                <w:szCs w:val="24"/>
                <w:lang w:eastAsia="ru-RU"/>
              </w:rPr>
            </w:pPr>
            <w:r w:rsidRPr="00A5746B">
              <w:rPr>
                <w:rFonts w:eastAsia="Times New Roman"/>
                <w:iCs/>
                <w:sz w:val="22"/>
                <w:szCs w:val="24"/>
                <w:lang w:eastAsia="ru-RU"/>
              </w:rPr>
              <w:t>395,53</w:t>
            </w:r>
          </w:p>
        </w:tc>
      </w:tr>
      <w:tr w:rsidR="004F6B70" w:rsidRPr="00A5746B" w:rsidTr="00FD4A65">
        <w:trPr>
          <w:trHeight w:val="112"/>
        </w:trPr>
        <w:tc>
          <w:tcPr>
            <w:tcW w:w="349" w:type="pct"/>
            <w:tcBorders>
              <w:right w:val="single" w:sz="4" w:space="0" w:color="auto"/>
            </w:tcBorders>
            <w:shd w:val="clear" w:color="auto" w:fill="auto"/>
            <w:vAlign w:val="center"/>
          </w:tcPr>
          <w:p w:rsidR="004F6B70" w:rsidRPr="00A5746B" w:rsidRDefault="004F6B70" w:rsidP="003B51AE">
            <w:pPr>
              <w:pStyle w:val="ab"/>
              <w:jc w:val="center"/>
              <w:rPr>
                <w:sz w:val="22"/>
                <w:szCs w:val="22"/>
              </w:rPr>
            </w:pPr>
            <w:r w:rsidRPr="00A5746B">
              <w:rPr>
                <w:sz w:val="22"/>
                <w:szCs w:val="22"/>
              </w:rPr>
              <w:t>12</w:t>
            </w:r>
          </w:p>
        </w:tc>
        <w:tc>
          <w:tcPr>
            <w:tcW w:w="2339" w:type="pct"/>
            <w:tcBorders>
              <w:left w:val="single" w:sz="4" w:space="0" w:color="auto"/>
            </w:tcBorders>
            <w:shd w:val="clear" w:color="auto" w:fill="auto"/>
            <w:vAlign w:val="center"/>
          </w:tcPr>
          <w:p w:rsidR="004F6B70" w:rsidRPr="00A5746B" w:rsidRDefault="004F6B70" w:rsidP="003B51AE">
            <w:pPr>
              <w:jc w:val="center"/>
              <w:rPr>
                <w:sz w:val="22"/>
              </w:rPr>
            </w:pPr>
            <w:r w:rsidRPr="00A5746B">
              <w:rPr>
                <w:sz w:val="22"/>
              </w:rPr>
              <w:t>Котельная (д.Бармашур, ул. Советская, 42а)</w:t>
            </w:r>
          </w:p>
        </w:tc>
        <w:tc>
          <w:tcPr>
            <w:tcW w:w="1135" w:type="pct"/>
            <w:shd w:val="clear" w:color="auto" w:fill="auto"/>
            <w:vAlign w:val="center"/>
          </w:tcPr>
          <w:p w:rsidR="004F6B70" w:rsidRPr="00A5746B" w:rsidRDefault="004F6B70" w:rsidP="004F6B70">
            <w:pPr>
              <w:jc w:val="center"/>
              <w:rPr>
                <w:rFonts w:eastAsia="Times New Roman"/>
                <w:sz w:val="22"/>
                <w:szCs w:val="24"/>
                <w:lang w:eastAsia="ru-RU"/>
              </w:rPr>
            </w:pPr>
            <w:r w:rsidRPr="00A5746B">
              <w:rPr>
                <w:rFonts w:eastAsia="Times New Roman"/>
                <w:sz w:val="22"/>
                <w:szCs w:val="24"/>
                <w:lang w:eastAsia="ru-RU"/>
              </w:rPr>
              <w:t>550</w:t>
            </w:r>
          </w:p>
        </w:tc>
        <w:tc>
          <w:tcPr>
            <w:tcW w:w="1177" w:type="pct"/>
            <w:shd w:val="clear" w:color="auto" w:fill="auto"/>
            <w:vAlign w:val="center"/>
          </w:tcPr>
          <w:p w:rsidR="004F6B70" w:rsidRPr="00A5746B" w:rsidRDefault="004F6B70" w:rsidP="004F6B70">
            <w:pPr>
              <w:jc w:val="center"/>
              <w:rPr>
                <w:rFonts w:eastAsia="Times New Roman"/>
                <w:iCs/>
                <w:sz w:val="22"/>
                <w:szCs w:val="24"/>
                <w:lang w:eastAsia="ru-RU"/>
              </w:rPr>
            </w:pPr>
            <w:r w:rsidRPr="00A5746B">
              <w:rPr>
                <w:rFonts w:eastAsia="Times New Roman"/>
                <w:iCs/>
                <w:sz w:val="22"/>
                <w:szCs w:val="24"/>
                <w:lang w:eastAsia="ru-RU"/>
              </w:rPr>
              <w:t>79,24</w:t>
            </w:r>
          </w:p>
        </w:tc>
      </w:tr>
      <w:tr w:rsidR="004F6B70" w:rsidRPr="00A5746B" w:rsidTr="00FD4A65">
        <w:trPr>
          <w:trHeight w:val="112"/>
        </w:trPr>
        <w:tc>
          <w:tcPr>
            <w:tcW w:w="349" w:type="pct"/>
            <w:tcBorders>
              <w:right w:val="single" w:sz="4" w:space="0" w:color="auto"/>
            </w:tcBorders>
            <w:shd w:val="clear" w:color="auto" w:fill="auto"/>
            <w:vAlign w:val="center"/>
          </w:tcPr>
          <w:p w:rsidR="004F6B70" w:rsidRPr="00A5746B" w:rsidRDefault="004F6B70" w:rsidP="003B51AE">
            <w:pPr>
              <w:pStyle w:val="ab"/>
              <w:jc w:val="center"/>
              <w:rPr>
                <w:sz w:val="22"/>
                <w:szCs w:val="22"/>
              </w:rPr>
            </w:pPr>
            <w:r w:rsidRPr="00A5746B">
              <w:rPr>
                <w:sz w:val="22"/>
                <w:szCs w:val="22"/>
              </w:rPr>
              <w:t>13</w:t>
            </w:r>
          </w:p>
        </w:tc>
        <w:tc>
          <w:tcPr>
            <w:tcW w:w="2339" w:type="pct"/>
            <w:tcBorders>
              <w:left w:val="single" w:sz="4" w:space="0" w:color="auto"/>
            </w:tcBorders>
            <w:shd w:val="clear" w:color="auto" w:fill="auto"/>
            <w:vAlign w:val="center"/>
          </w:tcPr>
          <w:p w:rsidR="004F6B70" w:rsidRPr="00A5746B" w:rsidRDefault="004F6B70" w:rsidP="003B51AE">
            <w:pPr>
              <w:jc w:val="center"/>
              <w:rPr>
                <w:sz w:val="22"/>
              </w:rPr>
            </w:pPr>
            <w:r w:rsidRPr="00A5746B">
              <w:rPr>
                <w:sz w:val="22"/>
              </w:rPr>
              <w:t>Котельная (п.Яр, ул. Вокзальная, 21Б)</w:t>
            </w:r>
          </w:p>
        </w:tc>
        <w:tc>
          <w:tcPr>
            <w:tcW w:w="1135" w:type="pct"/>
            <w:shd w:val="clear" w:color="auto" w:fill="auto"/>
            <w:vAlign w:val="center"/>
          </w:tcPr>
          <w:p w:rsidR="004F6B70" w:rsidRPr="00A5746B" w:rsidRDefault="004F6B70" w:rsidP="004F6B70">
            <w:pPr>
              <w:jc w:val="center"/>
              <w:rPr>
                <w:rFonts w:eastAsia="Times New Roman"/>
                <w:sz w:val="22"/>
                <w:szCs w:val="24"/>
                <w:lang w:eastAsia="ru-RU"/>
              </w:rPr>
            </w:pPr>
            <w:r w:rsidRPr="00A5746B">
              <w:rPr>
                <w:rFonts w:eastAsia="Times New Roman"/>
                <w:sz w:val="22"/>
                <w:szCs w:val="24"/>
                <w:lang w:eastAsia="ru-RU"/>
              </w:rPr>
              <w:t>-</w:t>
            </w:r>
          </w:p>
        </w:tc>
        <w:tc>
          <w:tcPr>
            <w:tcW w:w="1177" w:type="pct"/>
            <w:shd w:val="clear" w:color="auto" w:fill="auto"/>
            <w:vAlign w:val="center"/>
          </w:tcPr>
          <w:p w:rsidR="004F6B70" w:rsidRPr="00A5746B" w:rsidRDefault="004F6B70" w:rsidP="004F6B70">
            <w:pPr>
              <w:jc w:val="center"/>
              <w:rPr>
                <w:rFonts w:eastAsia="Times New Roman"/>
                <w:sz w:val="22"/>
                <w:szCs w:val="24"/>
                <w:lang w:eastAsia="ru-RU"/>
              </w:rPr>
            </w:pPr>
            <w:r w:rsidRPr="00A5746B">
              <w:rPr>
                <w:rFonts w:eastAsia="Times New Roman"/>
                <w:sz w:val="22"/>
                <w:szCs w:val="24"/>
                <w:lang w:eastAsia="ru-RU"/>
              </w:rPr>
              <w:t>-</w:t>
            </w:r>
          </w:p>
        </w:tc>
      </w:tr>
      <w:tr w:rsidR="004F6B70" w:rsidRPr="00A5746B" w:rsidTr="00FD4A65">
        <w:trPr>
          <w:trHeight w:val="112"/>
        </w:trPr>
        <w:tc>
          <w:tcPr>
            <w:tcW w:w="349" w:type="pct"/>
            <w:tcBorders>
              <w:right w:val="single" w:sz="4" w:space="0" w:color="auto"/>
            </w:tcBorders>
            <w:shd w:val="clear" w:color="auto" w:fill="auto"/>
            <w:vAlign w:val="center"/>
          </w:tcPr>
          <w:p w:rsidR="004F6B70" w:rsidRPr="00A5746B" w:rsidRDefault="004F6B70" w:rsidP="003B51AE">
            <w:pPr>
              <w:pStyle w:val="ab"/>
              <w:jc w:val="center"/>
              <w:rPr>
                <w:sz w:val="22"/>
                <w:szCs w:val="22"/>
              </w:rPr>
            </w:pPr>
            <w:r w:rsidRPr="00A5746B">
              <w:rPr>
                <w:sz w:val="22"/>
                <w:szCs w:val="22"/>
              </w:rPr>
              <w:t>14</w:t>
            </w:r>
          </w:p>
        </w:tc>
        <w:tc>
          <w:tcPr>
            <w:tcW w:w="2339" w:type="pct"/>
            <w:tcBorders>
              <w:left w:val="single" w:sz="4" w:space="0" w:color="auto"/>
            </w:tcBorders>
            <w:shd w:val="clear" w:color="auto" w:fill="auto"/>
            <w:vAlign w:val="center"/>
          </w:tcPr>
          <w:p w:rsidR="004F6B70" w:rsidRPr="00A5746B" w:rsidRDefault="004F6B70" w:rsidP="003B51AE">
            <w:pPr>
              <w:jc w:val="center"/>
              <w:rPr>
                <w:sz w:val="22"/>
              </w:rPr>
            </w:pPr>
            <w:r w:rsidRPr="00A5746B">
              <w:rPr>
                <w:sz w:val="22"/>
              </w:rPr>
              <w:t>Котельная (п.Яр, ул. Горького, 23)</w:t>
            </w:r>
          </w:p>
        </w:tc>
        <w:tc>
          <w:tcPr>
            <w:tcW w:w="1135" w:type="pct"/>
            <w:shd w:val="clear" w:color="auto" w:fill="auto"/>
            <w:vAlign w:val="center"/>
          </w:tcPr>
          <w:p w:rsidR="004F6B70" w:rsidRPr="00A5746B" w:rsidRDefault="004F6B70" w:rsidP="004F6B70">
            <w:pPr>
              <w:jc w:val="center"/>
              <w:rPr>
                <w:rFonts w:eastAsia="Times New Roman"/>
                <w:sz w:val="22"/>
                <w:szCs w:val="24"/>
                <w:lang w:eastAsia="ru-RU"/>
              </w:rPr>
            </w:pPr>
            <w:r w:rsidRPr="00A5746B">
              <w:rPr>
                <w:rFonts w:eastAsia="Times New Roman"/>
                <w:sz w:val="22"/>
                <w:szCs w:val="24"/>
                <w:lang w:eastAsia="ru-RU"/>
              </w:rPr>
              <w:t>299</w:t>
            </w:r>
          </w:p>
        </w:tc>
        <w:tc>
          <w:tcPr>
            <w:tcW w:w="1177" w:type="pct"/>
            <w:shd w:val="clear" w:color="auto" w:fill="auto"/>
            <w:vAlign w:val="center"/>
          </w:tcPr>
          <w:p w:rsidR="004F6B70" w:rsidRPr="00A5746B" w:rsidRDefault="004F6B70" w:rsidP="004F6B70">
            <w:pPr>
              <w:jc w:val="center"/>
              <w:rPr>
                <w:rFonts w:eastAsia="Times New Roman"/>
                <w:iCs/>
                <w:sz w:val="22"/>
                <w:szCs w:val="24"/>
                <w:lang w:eastAsia="ru-RU"/>
              </w:rPr>
            </w:pPr>
            <w:r w:rsidRPr="00A5746B">
              <w:rPr>
                <w:rFonts w:eastAsia="Times New Roman"/>
                <w:iCs/>
                <w:sz w:val="22"/>
                <w:szCs w:val="24"/>
                <w:lang w:eastAsia="ru-RU"/>
              </w:rPr>
              <w:t>48,88</w:t>
            </w:r>
          </w:p>
        </w:tc>
      </w:tr>
      <w:tr w:rsidR="004F6B70" w:rsidRPr="00A5746B" w:rsidTr="00FD4A65">
        <w:trPr>
          <w:trHeight w:val="112"/>
        </w:trPr>
        <w:tc>
          <w:tcPr>
            <w:tcW w:w="349" w:type="pct"/>
            <w:tcBorders>
              <w:right w:val="single" w:sz="4" w:space="0" w:color="auto"/>
            </w:tcBorders>
            <w:shd w:val="clear" w:color="auto" w:fill="auto"/>
            <w:vAlign w:val="center"/>
          </w:tcPr>
          <w:p w:rsidR="004F6B70" w:rsidRPr="00A5746B" w:rsidRDefault="004F6B70" w:rsidP="003B51AE">
            <w:pPr>
              <w:pStyle w:val="ab"/>
              <w:jc w:val="center"/>
              <w:rPr>
                <w:sz w:val="22"/>
                <w:szCs w:val="22"/>
              </w:rPr>
            </w:pPr>
            <w:r w:rsidRPr="00A5746B">
              <w:rPr>
                <w:sz w:val="22"/>
                <w:szCs w:val="22"/>
              </w:rPr>
              <w:t>15</w:t>
            </w:r>
          </w:p>
        </w:tc>
        <w:tc>
          <w:tcPr>
            <w:tcW w:w="2339" w:type="pct"/>
            <w:tcBorders>
              <w:left w:val="single" w:sz="4" w:space="0" w:color="auto"/>
            </w:tcBorders>
            <w:shd w:val="clear" w:color="auto" w:fill="auto"/>
            <w:vAlign w:val="center"/>
          </w:tcPr>
          <w:p w:rsidR="004F6B70" w:rsidRPr="00A5746B" w:rsidRDefault="00504481" w:rsidP="003B51AE">
            <w:pPr>
              <w:jc w:val="center"/>
              <w:rPr>
                <w:sz w:val="22"/>
              </w:rPr>
            </w:pPr>
            <w:r>
              <w:rPr>
                <w:sz w:val="22"/>
              </w:rPr>
              <w:t>Котельная</w:t>
            </w:r>
            <w:r w:rsidR="004F6B70" w:rsidRPr="00A5746B">
              <w:rPr>
                <w:sz w:val="22"/>
              </w:rPr>
              <w:t xml:space="preserve"> (с.Пудем, ул. Горького, 49а, А)</w:t>
            </w:r>
          </w:p>
        </w:tc>
        <w:tc>
          <w:tcPr>
            <w:tcW w:w="1135" w:type="pct"/>
            <w:shd w:val="clear" w:color="auto" w:fill="auto"/>
            <w:vAlign w:val="center"/>
          </w:tcPr>
          <w:p w:rsidR="004F6B70" w:rsidRPr="00A5746B" w:rsidRDefault="004F6B70" w:rsidP="004F6B70">
            <w:pPr>
              <w:jc w:val="center"/>
              <w:rPr>
                <w:rFonts w:eastAsia="Times New Roman"/>
                <w:sz w:val="22"/>
                <w:szCs w:val="24"/>
                <w:lang w:eastAsia="ru-RU"/>
              </w:rPr>
            </w:pPr>
            <w:r w:rsidRPr="00A5746B">
              <w:rPr>
                <w:rFonts w:eastAsia="Times New Roman"/>
                <w:sz w:val="22"/>
                <w:szCs w:val="24"/>
                <w:lang w:eastAsia="ru-RU"/>
              </w:rPr>
              <w:t>251</w:t>
            </w:r>
          </w:p>
        </w:tc>
        <w:tc>
          <w:tcPr>
            <w:tcW w:w="1177" w:type="pct"/>
            <w:shd w:val="clear" w:color="auto" w:fill="auto"/>
            <w:vAlign w:val="center"/>
          </w:tcPr>
          <w:p w:rsidR="004F6B70" w:rsidRPr="00A5746B" w:rsidRDefault="004F6B70" w:rsidP="004F6B70">
            <w:pPr>
              <w:jc w:val="center"/>
              <w:rPr>
                <w:rFonts w:eastAsia="Times New Roman"/>
                <w:iCs/>
                <w:sz w:val="22"/>
                <w:szCs w:val="24"/>
                <w:lang w:eastAsia="ru-RU"/>
              </w:rPr>
            </w:pPr>
            <w:r w:rsidRPr="00A5746B">
              <w:rPr>
                <w:rFonts w:eastAsia="Times New Roman"/>
                <w:iCs/>
                <w:sz w:val="22"/>
                <w:szCs w:val="24"/>
                <w:lang w:eastAsia="ru-RU"/>
              </w:rPr>
              <w:t>40,59</w:t>
            </w:r>
          </w:p>
        </w:tc>
      </w:tr>
      <w:tr w:rsidR="004F6B70" w:rsidRPr="00A5746B" w:rsidTr="00FD4A65">
        <w:trPr>
          <w:trHeight w:val="112"/>
        </w:trPr>
        <w:tc>
          <w:tcPr>
            <w:tcW w:w="349" w:type="pct"/>
            <w:tcBorders>
              <w:right w:val="single" w:sz="4" w:space="0" w:color="auto"/>
            </w:tcBorders>
            <w:shd w:val="clear" w:color="auto" w:fill="auto"/>
            <w:vAlign w:val="center"/>
          </w:tcPr>
          <w:p w:rsidR="004F6B70" w:rsidRPr="00A5746B" w:rsidRDefault="004F6B70" w:rsidP="003B51AE">
            <w:pPr>
              <w:pStyle w:val="ab"/>
              <w:jc w:val="center"/>
              <w:rPr>
                <w:sz w:val="22"/>
                <w:szCs w:val="22"/>
              </w:rPr>
            </w:pPr>
            <w:r w:rsidRPr="00A5746B">
              <w:rPr>
                <w:sz w:val="22"/>
                <w:szCs w:val="22"/>
              </w:rPr>
              <w:t>16</w:t>
            </w:r>
          </w:p>
        </w:tc>
        <w:tc>
          <w:tcPr>
            <w:tcW w:w="2339" w:type="pct"/>
            <w:tcBorders>
              <w:left w:val="single" w:sz="4" w:space="0" w:color="auto"/>
            </w:tcBorders>
            <w:shd w:val="clear" w:color="auto" w:fill="auto"/>
            <w:vAlign w:val="center"/>
          </w:tcPr>
          <w:p w:rsidR="004F6B70" w:rsidRPr="00A5746B" w:rsidRDefault="004F6B70" w:rsidP="003B51AE">
            <w:pPr>
              <w:jc w:val="center"/>
              <w:rPr>
                <w:sz w:val="22"/>
              </w:rPr>
            </w:pPr>
            <w:r w:rsidRPr="00A5746B">
              <w:rPr>
                <w:sz w:val="22"/>
              </w:rPr>
              <w:t>Котельная (с.Никольское, ул. Центральная, 4)</w:t>
            </w:r>
          </w:p>
        </w:tc>
        <w:tc>
          <w:tcPr>
            <w:tcW w:w="1135" w:type="pct"/>
            <w:shd w:val="clear" w:color="auto" w:fill="auto"/>
            <w:vAlign w:val="center"/>
          </w:tcPr>
          <w:p w:rsidR="004F6B70" w:rsidRPr="00A5746B" w:rsidRDefault="004F6B70" w:rsidP="004F6B70">
            <w:pPr>
              <w:jc w:val="center"/>
              <w:rPr>
                <w:rFonts w:eastAsia="Times New Roman"/>
                <w:sz w:val="22"/>
                <w:szCs w:val="24"/>
                <w:lang w:eastAsia="ru-RU"/>
              </w:rPr>
            </w:pPr>
            <w:r w:rsidRPr="00A5746B">
              <w:rPr>
                <w:rFonts w:eastAsia="Times New Roman"/>
                <w:sz w:val="22"/>
                <w:szCs w:val="24"/>
                <w:lang w:eastAsia="ru-RU"/>
              </w:rPr>
              <w:t>192</w:t>
            </w:r>
          </w:p>
        </w:tc>
        <w:tc>
          <w:tcPr>
            <w:tcW w:w="1177" w:type="pct"/>
            <w:shd w:val="clear" w:color="auto" w:fill="auto"/>
            <w:vAlign w:val="center"/>
          </w:tcPr>
          <w:p w:rsidR="004F6B70" w:rsidRPr="00A5746B" w:rsidRDefault="004F6B70" w:rsidP="004F6B70">
            <w:pPr>
              <w:jc w:val="center"/>
              <w:rPr>
                <w:rFonts w:eastAsia="Times New Roman"/>
                <w:iCs/>
                <w:sz w:val="22"/>
                <w:szCs w:val="24"/>
                <w:lang w:eastAsia="ru-RU"/>
              </w:rPr>
            </w:pPr>
            <w:r w:rsidRPr="00A5746B">
              <w:rPr>
                <w:rFonts w:eastAsia="Times New Roman"/>
                <w:iCs/>
                <w:sz w:val="22"/>
                <w:szCs w:val="24"/>
                <w:lang w:eastAsia="ru-RU"/>
              </w:rPr>
              <w:t>34,65</w:t>
            </w:r>
          </w:p>
        </w:tc>
      </w:tr>
      <w:tr w:rsidR="004F6B70" w:rsidRPr="00A5746B" w:rsidTr="00FD4A65">
        <w:trPr>
          <w:trHeight w:val="112"/>
        </w:trPr>
        <w:tc>
          <w:tcPr>
            <w:tcW w:w="349" w:type="pct"/>
            <w:tcBorders>
              <w:right w:val="single" w:sz="4" w:space="0" w:color="auto"/>
            </w:tcBorders>
            <w:shd w:val="clear" w:color="auto" w:fill="auto"/>
            <w:vAlign w:val="center"/>
          </w:tcPr>
          <w:p w:rsidR="004F6B70" w:rsidRPr="00A5746B" w:rsidRDefault="004F6B70" w:rsidP="003B51AE">
            <w:pPr>
              <w:pStyle w:val="ab"/>
              <w:jc w:val="center"/>
              <w:rPr>
                <w:sz w:val="22"/>
                <w:szCs w:val="22"/>
              </w:rPr>
            </w:pPr>
            <w:r w:rsidRPr="00A5746B">
              <w:rPr>
                <w:sz w:val="22"/>
                <w:szCs w:val="22"/>
              </w:rPr>
              <w:t>17</w:t>
            </w:r>
          </w:p>
        </w:tc>
        <w:tc>
          <w:tcPr>
            <w:tcW w:w="2339" w:type="pct"/>
            <w:tcBorders>
              <w:left w:val="single" w:sz="4" w:space="0" w:color="auto"/>
            </w:tcBorders>
            <w:shd w:val="clear" w:color="auto" w:fill="auto"/>
            <w:vAlign w:val="center"/>
          </w:tcPr>
          <w:p w:rsidR="004F6B70" w:rsidRPr="00A5746B" w:rsidRDefault="004F6B70" w:rsidP="003B51AE">
            <w:pPr>
              <w:jc w:val="center"/>
              <w:rPr>
                <w:sz w:val="22"/>
              </w:rPr>
            </w:pPr>
            <w:r w:rsidRPr="00A5746B">
              <w:rPr>
                <w:sz w:val="22"/>
              </w:rPr>
              <w:t>Котельная (с.Елово, ул. Школьная, 11а)</w:t>
            </w:r>
          </w:p>
        </w:tc>
        <w:tc>
          <w:tcPr>
            <w:tcW w:w="1135" w:type="pct"/>
            <w:shd w:val="clear" w:color="auto" w:fill="auto"/>
            <w:vAlign w:val="center"/>
          </w:tcPr>
          <w:p w:rsidR="004F6B70" w:rsidRPr="00A5746B" w:rsidRDefault="004F6B70" w:rsidP="004F6B70">
            <w:pPr>
              <w:jc w:val="center"/>
              <w:rPr>
                <w:rFonts w:eastAsia="Times New Roman"/>
                <w:sz w:val="22"/>
                <w:szCs w:val="24"/>
                <w:lang w:eastAsia="ru-RU"/>
              </w:rPr>
            </w:pPr>
            <w:r w:rsidRPr="00A5746B">
              <w:rPr>
                <w:rFonts w:eastAsia="Times New Roman"/>
                <w:sz w:val="22"/>
                <w:szCs w:val="24"/>
                <w:lang w:eastAsia="ru-RU"/>
              </w:rPr>
              <w:t>177</w:t>
            </w:r>
          </w:p>
        </w:tc>
        <w:tc>
          <w:tcPr>
            <w:tcW w:w="1177" w:type="pct"/>
            <w:shd w:val="clear" w:color="auto" w:fill="auto"/>
            <w:vAlign w:val="center"/>
          </w:tcPr>
          <w:p w:rsidR="004F6B70" w:rsidRPr="00A5746B" w:rsidRDefault="004F6B70" w:rsidP="004F6B70">
            <w:pPr>
              <w:jc w:val="center"/>
              <w:rPr>
                <w:rFonts w:eastAsia="Times New Roman"/>
                <w:iCs/>
                <w:sz w:val="22"/>
                <w:szCs w:val="24"/>
                <w:lang w:eastAsia="ru-RU"/>
              </w:rPr>
            </w:pPr>
            <w:r w:rsidRPr="00A5746B">
              <w:rPr>
                <w:rFonts w:eastAsia="Times New Roman"/>
                <w:iCs/>
                <w:sz w:val="22"/>
                <w:szCs w:val="24"/>
                <w:lang w:eastAsia="ru-RU"/>
              </w:rPr>
              <w:t>33,42</w:t>
            </w:r>
          </w:p>
        </w:tc>
      </w:tr>
      <w:tr w:rsidR="004F6B70" w:rsidRPr="00A5746B" w:rsidTr="00FD4A65">
        <w:trPr>
          <w:trHeight w:val="112"/>
        </w:trPr>
        <w:tc>
          <w:tcPr>
            <w:tcW w:w="349" w:type="pct"/>
            <w:tcBorders>
              <w:right w:val="single" w:sz="4" w:space="0" w:color="auto"/>
            </w:tcBorders>
            <w:shd w:val="clear" w:color="auto" w:fill="auto"/>
            <w:vAlign w:val="center"/>
          </w:tcPr>
          <w:p w:rsidR="004F6B70" w:rsidRPr="00A5746B" w:rsidRDefault="004F6B70" w:rsidP="003B51AE">
            <w:pPr>
              <w:pStyle w:val="ab"/>
              <w:jc w:val="center"/>
              <w:rPr>
                <w:sz w:val="22"/>
                <w:szCs w:val="22"/>
              </w:rPr>
            </w:pPr>
            <w:r w:rsidRPr="00A5746B">
              <w:rPr>
                <w:sz w:val="22"/>
                <w:szCs w:val="22"/>
              </w:rPr>
              <w:t>18</w:t>
            </w:r>
          </w:p>
        </w:tc>
        <w:tc>
          <w:tcPr>
            <w:tcW w:w="2339" w:type="pct"/>
            <w:tcBorders>
              <w:left w:val="single" w:sz="4" w:space="0" w:color="auto"/>
            </w:tcBorders>
            <w:shd w:val="clear" w:color="auto" w:fill="auto"/>
            <w:vAlign w:val="center"/>
          </w:tcPr>
          <w:p w:rsidR="004F6B70" w:rsidRPr="00A5746B" w:rsidRDefault="004F6B70" w:rsidP="003B51AE">
            <w:pPr>
              <w:jc w:val="center"/>
              <w:rPr>
                <w:sz w:val="22"/>
              </w:rPr>
            </w:pPr>
            <w:r w:rsidRPr="00A5746B">
              <w:rPr>
                <w:sz w:val="22"/>
              </w:rPr>
              <w:t>Котельная (п.Яр, ул. Пролетарская, 14)</w:t>
            </w:r>
          </w:p>
        </w:tc>
        <w:tc>
          <w:tcPr>
            <w:tcW w:w="1135" w:type="pct"/>
            <w:shd w:val="clear" w:color="auto" w:fill="auto"/>
            <w:vAlign w:val="center"/>
          </w:tcPr>
          <w:p w:rsidR="004F6B70" w:rsidRPr="00A5746B" w:rsidRDefault="004F6B70" w:rsidP="004F6B70">
            <w:pPr>
              <w:jc w:val="center"/>
              <w:rPr>
                <w:rFonts w:eastAsia="Times New Roman"/>
                <w:sz w:val="22"/>
                <w:szCs w:val="24"/>
                <w:lang w:eastAsia="ru-RU"/>
              </w:rPr>
            </w:pPr>
            <w:r w:rsidRPr="00A5746B">
              <w:rPr>
                <w:rFonts w:eastAsia="Times New Roman"/>
                <w:sz w:val="22"/>
                <w:szCs w:val="24"/>
                <w:lang w:eastAsia="ru-RU"/>
              </w:rPr>
              <w:t>478</w:t>
            </w:r>
          </w:p>
        </w:tc>
        <w:tc>
          <w:tcPr>
            <w:tcW w:w="1177" w:type="pct"/>
            <w:shd w:val="clear" w:color="auto" w:fill="auto"/>
            <w:vAlign w:val="center"/>
          </w:tcPr>
          <w:p w:rsidR="004F6B70" w:rsidRPr="00A5746B" w:rsidRDefault="004F6B70" w:rsidP="004F6B70">
            <w:pPr>
              <w:jc w:val="center"/>
              <w:rPr>
                <w:rFonts w:eastAsia="Times New Roman"/>
                <w:iCs/>
                <w:sz w:val="22"/>
                <w:szCs w:val="24"/>
                <w:lang w:eastAsia="ru-RU"/>
              </w:rPr>
            </w:pPr>
            <w:r w:rsidRPr="00A5746B">
              <w:rPr>
                <w:rFonts w:eastAsia="Times New Roman"/>
                <w:iCs/>
                <w:sz w:val="22"/>
                <w:szCs w:val="24"/>
                <w:lang w:eastAsia="ru-RU"/>
              </w:rPr>
              <w:t>43,89</w:t>
            </w:r>
          </w:p>
        </w:tc>
      </w:tr>
      <w:tr w:rsidR="004F6B70" w:rsidRPr="00A5746B" w:rsidTr="004F6B70">
        <w:trPr>
          <w:trHeight w:val="112"/>
        </w:trPr>
        <w:tc>
          <w:tcPr>
            <w:tcW w:w="349" w:type="pct"/>
            <w:tcBorders>
              <w:right w:val="single" w:sz="4" w:space="0" w:color="auto"/>
            </w:tcBorders>
            <w:shd w:val="clear" w:color="auto" w:fill="auto"/>
            <w:vAlign w:val="center"/>
          </w:tcPr>
          <w:p w:rsidR="004F6B70" w:rsidRPr="00A5746B" w:rsidRDefault="004F6B70" w:rsidP="003B51AE">
            <w:pPr>
              <w:pStyle w:val="ab"/>
              <w:jc w:val="center"/>
              <w:rPr>
                <w:sz w:val="22"/>
                <w:szCs w:val="22"/>
              </w:rPr>
            </w:pPr>
            <w:r w:rsidRPr="00A5746B">
              <w:rPr>
                <w:sz w:val="22"/>
                <w:szCs w:val="22"/>
              </w:rPr>
              <w:t>19</w:t>
            </w:r>
          </w:p>
        </w:tc>
        <w:tc>
          <w:tcPr>
            <w:tcW w:w="2339" w:type="pct"/>
            <w:tcBorders>
              <w:left w:val="single" w:sz="4" w:space="0" w:color="auto"/>
            </w:tcBorders>
            <w:shd w:val="clear" w:color="auto" w:fill="auto"/>
            <w:vAlign w:val="center"/>
          </w:tcPr>
          <w:p w:rsidR="004F6B70" w:rsidRPr="00A5746B" w:rsidRDefault="004F6B70" w:rsidP="003B51AE">
            <w:pPr>
              <w:jc w:val="center"/>
              <w:rPr>
                <w:sz w:val="22"/>
              </w:rPr>
            </w:pPr>
            <w:r w:rsidRPr="00A5746B">
              <w:rPr>
                <w:sz w:val="22"/>
              </w:rPr>
              <w:t>Котельная (п. Яр, пер. Яр-пост, 1-1а)</w:t>
            </w:r>
          </w:p>
        </w:tc>
        <w:tc>
          <w:tcPr>
            <w:tcW w:w="2312" w:type="pct"/>
            <w:gridSpan w:val="2"/>
            <w:shd w:val="clear" w:color="auto" w:fill="auto"/>
            <w:vAlign w:val="center"/>
          </w:tcPr>
          <w:p w:rsidR="004F6B70" w:rsidRPr="00A5746B" w:rsidRDefault="004F6B70" w:rsidP="00FD4A65">
            <w:pPr>
              <w:jc w:val="center"/>
              <w:rPr>
                <w:sz w:val="22"/>
              </w:rPr>
            </w:pPr>
            <w:r w:rsidRPr="00A5746B">
              <w:rPr>
                <w:rFonts w:eastAsia="Times New Roman"/>
                <w:iCs/>
                <w:sz w:val="22"/>
                <w:lang w:eastAsia="ru-RU"/>
              </w:rPr>
              <w:t>Сведения не представлены</w:t>
            </w:r>
          </w:p>
        </w:tc>
      </w:tr>
    </w:tbl>
    <w:p w:rsidR="00496DD9" w:rsidRPr="00A5746B" w:rsidRDefault="00496DD9" w:rsidP="00791DD6">
      <w:pPr>
        <w:pStyle w:val="Affb"/>
      </w:pPr>
    </w:p>
    <w:p w:rsidR="00791DD6" w:rsidRPr="00A5746B" w:rsidRDefault="00791DD6" w:rsidP="00791DD6">
      <w:pPr>
        <w:pStyle w:val="Affb"/>
      </w:pPr>
      <w:r w:rsidRPr="00A5746B">
        <w:t>Тепловые сети</w:t>
      </w:r>
      <w:r w:rsidR="00693519" w:rsidRPr="00A5746B">
        <w:t xml:space="preserve"> большинства котельных округа</w:t>
      </w:r>
      <w:r w:rsidR="003F3107" w:rsidRPr="00A5746B">
        <w:t xml:space="preserve"> </w:t>
      </w:r>
      <w:r w:rsidRPr="00A5746B">
        <w:t xml:space="preserve">выполнены в двухтрубном исполнении. </w:t>
      </w:r>
      <w:r w:rsidR="00693519" w:rsidRPr="00A5746B">
        <w:rPr>
          <w:rStyle w:val="2c"/>
          <w:rFonts w:ascii="Times New Roman" w:eastAsia="Calibri" w:hAnsi="Times New Roman" w:cs="Times New Roman"/>
          <w:color w:val="auto"/>
          <w:sz w:val="24"/>
          <w:szCs w:val="28"/>
          <w:shd w:val="clear" w:color="auto" w:fill="auto"/>
          <w:lang w:eastAsia="en-US" w:bidi="ar-SA"/>
        </w:rPr>
        <w:t>Тепловая</w:t>
      </w:r>
      <w:r w:rsidR="003F3107" w:rsidRPr="00A5746B">
        <w:rPr>
          <w:rStyle w:val="2c"/>
          <w:rFonts w:ascii="Times New Roman" w:eastAsia="Calibri" w:hAnsi="Times New Roman" w:cs="Times New Roman"/>
          <w:color w:val="auto"/>
          <w:sz w:val="24"/>
          <w:szCs w:val="28"/>
          <w:shd w:val="clear" w:color="auto" w:fill="auto"/>
          <w:lang w:eastAsia="en-US" w:bidi="ar-SA"/>
        </w:rPr>
        <w:t xml:space="preserve"> </w:t>
      </w:r>
      <w:r w:rsidR="00693519" w:rsidRPr="00A5746B">
        <w:rPr>
          <w:rStyle w:val="2c"/>
          <w:rFonts w:ascii="Times New Roman" w:eastAsia="Calibri" w:hAnsi="Times New Roman" w:cs="Times New Roman"/>
          <w:color w:val="auto"/>
          <w:sz w:val="24"/>
          <w:szCs w:val="28"/>
          <w:shd w:val="clear" w:color="auto" w:fill="auto"/>
          <w:lang w:eastAsia="en-US" w:bidi="ar-SA"/>
        </w:rPr>
        <w:t>сеть</w:t>
      </w:r>
      <w:r w:rsidR="003F3107" w:rsidRPr="00A5746B">
        <w:rPr>
          <w:rStyle w:val="2c"/>
          <w:rFonts w:ascii="Times New Roman" w:eastAsia="Calibri" w:hAnsi="Times New Roman" w:cs="Times New Roman"/>
          <w:color w:val="auto"/>
          <w:sz w:val="24"/>
          <w:szCs w:val="28"/>
          <w:shd w:val="clear" w:color="auto" w:fill="auto"/>
          <w:lang w:eastAsia="en-US" w:bidi="ar-SA"/>
        </w:rPr>
        <w:t xml:space="preserve"> </w:t>
      </w:r>
      <w:r w:rsidR="00693519" w:rsidRPr="00A5746B">
        <w:rPr>
          <w:rStyle w:val="2c"/>
          <w:rFonts w:ascii="Times New Roman" w:eastAsia="Calibri" w:hAnsi="Times New Roman" w:cs="Times New Roman"/>
          <w:color w:val="auto"/>
          <w:sz w:val="24"/>
          <w:szCs w:val="24"/>
          <w:shd w:val="clear" w:color="auto" w:fill="auto"/>
          <w:lang w:eastAsia="en-US" w:bidi="ar-SA"/>
        </w:rPr>
        <w:t xml:space="preserve">котельной </w:t>
      </w:r>
      <w:r w:rsidR="00693519" w:rsidRPr="00A5746B">
        <w:rPr>
          <w:szCs w:val="24"/>
        </w:rPr>
        <w:t xml:space="preserve">(п.Яр, ул. Ф.Васильева, 6а) </w:t>
      </w:r>
      <w:r w:rsidR="00685F6D" w:rsidRPr="00A5746B">
        <w:rPr>
          <w:szCs w:val="24"/>
        </w:rPr>
        <w:t>–</w:t>
      </w:r>
      <w:r w:rsidR="00693519" w:rsidRPr="00A5746B">
        <w:rPr>
          <w:szCs w:val="24"/>
        </w:rPr>
        <w:t xml:space="preserve"> </w:t>
      </w:r>
      <w:r w:rsidR="00693519" w:rsidRPr="00A5746B">
        <w:rPr>
          <w:rStyle w:val="2c"/>
          <w:rFonts w:ascii="Times New Roman" w:eastAsia="Calibri" w:hAnsi="Times New Roman" w:cs="Times New Roman"/>
          <w:color w:val="auto"/>
          <w:sz w:val="24"/>
          <w:szCs w:val="28"/>
          <w:shd w:val="clear" w:color="auto" w:fill="auto"/>
          <w:lang w:eastAsia="en-US" w:bidi="ar-SA"/>
        </w:rPr>
        <w:t>четырехтрубная</w:t>
      </w:r>
      <w:r w:rsidR="00685F6D" w:rsidRPr="00A5746B">
        <w:rPr>
          <w:rStyle w:val="2c"/>
          <w:rFonts w:ascii="Times New Roman" w:eastAsia="Calibri" w:hAnsi="Times New Roman" w:cs="Times New Roman"/>
          <w:color w:val="auto"/>
          <w:sz w:val="24"/>
          <w:szCs w:val="28"/>
          <w:shd w:val="clear" w:color="auto" w:fill="auto"/>
          <w:lang w:eastAsia="en-US" w:bidi="ar-SA"/>
        </w:rPr>
        <w:t>.</w:t>
      </w:r>
      <w:r w:rsidR="00693519" w:rsidRPr="00A5746B">
        <w:t xml:space="preserve"> </w:t>
      </w:r>
      <w:r w:rsidRPr="00A5746B">
        <w:t>Подающие и обра</w:t>
      </w:r>
      <w:r w:rsidRPr="00A5746B">
        <w:t>т</w:t>
      </w:r>
      <w:r w:rsidRPr="00A5746B">
        <w:t>ные трубопроводы водяных тепловых сетей вместе с соответствующими трубопроводами котельных и систем теплопотребления образуют замкнутые контуры циркуляции теплонос</w:t>
      </w:r>
      <w:r w:rsidRPr="00A5746B">
        <w:t>и</w:t>
      </w:r>
      <w:r w:rsidRPr="00A5746B">
        <w:t xml:space="preserve">теля. Эта циркуляция поддерживается сетевыми насосами, устанавливаемыми в котельных. </w:t>
      </w:r>
    </w:p>
    <w:p w:rsidR="00496DD9" w:rsidRPr="00A5746B" w:rsidRDefault="00496DD9" w:rsidP="00496DD9">
      <w:pPr>
        <w:pStyle w:val="Affb"/>
        <w:rPr>
          <w:rStyle w:val="2c"/>
          <w:rFonts w:ascii="Times New Roman" w:eastAsia="Calibri" w:hAnsi="Times New Roman" w:cs="Times New Roman"/>
          <w:color w:val="auto"/>
          <w:sz w:val="24"/>
          <w:szCs w:val="28"/>
          <w:shd w:val="clear" w:color="auto" w:fill="auto"/>
          <w:lang w:eastAsia="en-US" w:bidi="ar-SA"/>
        </w:rPr>
      </w:pPr>
      <w:r w:rsidRPr="00A5746B">
        <w:rPr>
          <w:rStyle w:val="2c"/>
          <w:rFonts w:ascii="Times New Roman" w:eastAsia="Calibri" w:hAnsi="Times New Roman" w:cs="Times New Roman"/>
          <w:color w:val="auto"/>
          <w:sz w:val="24"/>
          <w:szCs w:val="28"/>
          <w:shd w:val="clear" w:color="auto" w:fill="auto"/>
          <w:lang w:eastAsia="en-US" w:bidi="ar-SA"/>
        </w:rPr>
        <w:t>Приборы</w:t>
      </w:r>
      <w:r w:rsidR="003F3107" w:rsidRPr="00A5746B">
        <w:rPr>
          <w:rStyle w:val="2c"/>
          <w:rFonts w:ascii="Times New Roman" w:eastAsia="Calibri" w:hAnsi="Times New Roman" w:cs="Times New Roman"/>
          <w:color w:val="auto"/>
          <w:sz w:val="24"/>
          <w:szCs w:val="28"/>
          <w:shd w:val="clear" w:color="auto" w:fill="auto"/>
          <w:lang w:eastAsia="en-US" w:bidi="ar-SA"/>
        </w:rPr>
        <w:t xml:space="preserve"> </w:t>
      </w:r>
      <w:r w:rsidRPr="00A5746B">
        <w:rPr>
          <w:rStyle w:val="2c"/>
          <w:rFonts w:ascii="Times New Roman" w:eastAsia="Calibri" w:hAnsi="Times New Roman" w:cs="Times New Roman"/>
          <w:color w:val="auto"/>
          <w:sz w:val="24"/>
          <w:szCs w:val="28"/>
          <w:shd w:val="clear" w:color="auto" w:fill="auto"/>
          <w:lang w:eastAsia="en-US" w:bidi="ar-SA"/>
        </w:rPr>
        <w:t>регулирования</w:t>
      </w:r>
      <w:r w:rsidR="003F3107" w:rsidRPr="00A5746B">
        <w:rPr>
          <w:rStyle w:val="2c"/>
          <w:rFonts w:ascii="Times New Roman" w:eastAsia="Calibri" w:hAnsi="Times New Roman" w:cs="Times New Roman"/>
          <w:color w:val="auto"/>
          <w:sz w:val="24"/>
          <w:szCs w:val="28"/>
          <w:shd w:val="clear" w:color="auto" w:fill="auto"/>
          <w:lang w:eastAsia="en-US" w:bidi="ar-SA"/>
        </w:rPr>
        <w:t xml:space="preserve"> </w:t>
      </w:r>
      <w:r w:rsidRPr="00A5746B">
        <w:rPr>
          <w:rStyle w:val="2c"/>
          <w:rFonts w:ascii="Times New Roman" w:eastAsia="Calibri" w:hAnsi="Times New Roman" w:cs="Times New Roman"/>
          <w:color w:val="auto"/>
          <w:sz w:val="24"/>
          <w:szCs w:val="28"/>
          <w:shd w:val="clear" w:color="auto" w:fill="auto"/>
          <w:lang w:eastAsia="en-US" w:bidi="ar-SA"/>
        </w:rPr>
        <w:t>и</w:t>
      </w:r>
      <w:r w:rsidR="003F3107" w:rsidRPr="00A5746B">
        <w:rPr>
          <w:rStyle w:val="2c"/>
          <w:rFonts w:ascii="Times New Roman" w:eastAsia="Calibri" w:hAnsi="Times New Roman" w:cs="Times New Roman"/>
          <w:color w:val="auto"/>
          <w:sz w:val="24"/>
          <w:szCs w:val="28"/>
          <w:shd w:val="clear" w:color="auto" w:fill="auto"/>
          <w:lang w:eastAsia="en-US" w:bidi="ar-SA"/>
        </w:rPr>
        <w:t xml:space="preserve"> </w:t>
      </w:r>
      <w:r w:rsidRPr="00A5746B">
        <w:rPr>
          <w:rStyle w:val="2c"/>
          <w:rFonts w:ascii="Times New Roman" w:eastAsia="Calibri" w:hAnsi="Times New Roman" w:cs="Times New Roman"/>
          <w:color w:val="auto"/>
          <w:sz w:val="24"/>
          <w:szCs w:val="28"/>
          <w:shd w:val="clear" w:color="auto" w:fill="auto"/>
          <w:lang w:eastAsia="en-US" w:bidi="ar-SA"/>
        </w:rPr>
        <w:t>автоматизации</w:t>
      </w:r>
      <w:r w:rsidR="003F3107" w:rsidRPr="00A5746B">
        <w:rPr>
          <w:rStyle w:val="2c"/>
          <w:rFonts w:ascii="Times New Roman" w:eastAsia="Calibri" w:hAnsi="Times New Roman" w:cs="Times New Roman"/>
          <w:color w:val="auto"/>
          <w:sz w:val="24"/>
          <w:szCs w:val="28"/>
          <w:shd w:val="clear" w:color="auto" w:fill="auto"/>
          <w:lang w:eastAsia="en-US" w:bidi="ar-SA"/>
        </w:rPr>
        <w:t xml:space="preserve"> </w:t>
      </w:r>
      <w:r w:rsidRPr="00A5746B">
        <w:rPr>
          <w:rStyle w:val="2c"/>
          <w:rFonts w:ascii="Times New Roman" w:eastAsia="Calibri" w:hAnsi="Times New Roman" w:cs="Times New Roman"/>
          <w:color w:val="auto"/>
          <w:sz w:val="24"/>
          <w:szCs w:val="28"/>
          <w:shd w:val="clear" w:color="auto" w:fill="auto"/>
          <w:lang w:eastAsia="en-US" w:bidi="ar-SA"/>
        </w:rPr>
        <w:t>на</w:t>
      </w:r>
      <w:r w:rsidR="003F3107" w:rsidRPr="00A5746B">
        <w:rPr>
          <w:rStyle w:val="2c"/>
          <w:rFonts w:ascii="Times New Roman" w:eastAsia="Calibri" w:hAnsi="Times New Roman" w:cs="Times New Roman"/>
          <w:color w:val="auto"/>
          <w:sz w:val="24"/>
          <w:szCs w:val="28"/>
          <w:shd w:val="clear" w:color="auto" w:fill="auto"/>
          <w:lang w:eastAsia="en-US" w:bidi="ar-SA"/>
        </w:rPr>
        <w:t xml:space="preserve"> </w:t>
      </w:r>
      <w:r w:rsidRPr="00A5746B">
        <w:rPr>
          <w:rStyle w:val="2c"/>
          <w:rFonts w:ascii="Times New Roman" w:eastAsia="Calibri" w:hAnsi="Times New Roman" w:cs="Times New Roman"/>
          <w:color w:val="auto"/>
          <w:sz w:val="24"/>
          <w:szCs w:val="28"/>
          <w:shd w:val="clear" w:color="auto" w:fill="auto"/>
          <w:lang w:eastAsia="en-US" w:bidi="ar-SA"/>
        </w:rPr>
        <w:t>сетях</w:t>
      </w:r>
      <w:r w:rsidR="003F3107" w:rsidRPr="00A5746B">
        <w:rPr>
          <w:rStyle w:val="2c"/>
          <w:rFonts w:ascii="Times New Roman" w:eastAsia="Calibri" w:hAnsi="Times New Roman" w:cs="Times New Roman"/>
          <w:color w:val="auto"/>
          <w:sz w:val="24"/>
          <w:szCs w:val="28"/>
          <w:shd w:val="clear" w:color="auto" w:fill="auto"/>
          <w:lang w:eastAsia="en-US" w:bidi="ar-SA"/>
        </w:rPr>
        <w:t xml:space="preserve"> </w:t>
      </w:r>
      <w:r w:rsidRPr="00A5746B">
        <w:rPr>
          <w:rStyle w:val="2c"/>
          <w:rFonts w:ascii="Times New Roman" w:eastAsia="Calibri" w:hAnsi="Times New Roman" w:cs="Times New Roman"/>
          <w:color w:val="auto"/>
          <w:sz w:val="24"/>
          <w:szCs w:val="28"/>
          <w:shd w:val="clear" w:color="auto" w:fill="auto"/>
          <w:lang w:eastAsia="en-US" w:bidi="ar-SA"/>
        </w:rPr>
        <w:t>не</w:t>
      </w:r>
      <w:r w:rsidR="003F3107" w:rsidRPr="00A5746B">
        <w:rPr>
          <w:rStyle w:val="2c"/>
          <w:rFonts w:ascii="Times New Roman" w:eastAsia="Calibri" w:hAnsi="Times New Roman" w:cs="Times New Roman"/>
          <w:color w:val="auto"/>
          <w:sz w:val="24"/>
          <w:szCs w:val="28"/>
          <w:shd w:val="clear" w:color="auto" w:fill="auto"/>
          <w:lang w:eastAsia="en-US" w:bidi="ar-SA"/>
        </w:rPr>
        <w:t xml:space="preserve"> </w:t>
      </w:r>
      <w:r w:rsidRPr="00A5746B">
        <w:rPr>
          <w:rStyle w:val="2c"/>
          <w:rFonts w:ascii="Times New Roman" w:eastAsia="Calibri" w:hAnsi="Times New Roman" w:cs="Times New Roman"/>
          <w:color w:val="auto"/>
          <w:sz w:val="24"/>
          <w:szCs w:val="28"/>
          <w:shd w:val="clear" w:color="auto" w:fill="auto"/>
          <w:lang w:eastAsia="en-US" w:bidi="ar-SA"/>
        </w:rPr>
        <w:t>установлены. Систем телеметрии не установлено.</w:t>
      </w:r>
    </w:p>
    <w:p w:rsidR="00791DD6" w:rsidRPr="00A5746B" w:rsidRDefault="00791DD6" w:rsidP="00791DD6">
      <w:pPr>
        <w:pStyle w:val="Affb"/>
      </w:pPr>
      <w:r w:rsidRPr="00A5746B">
        <w:rPr>
          <w:rStyle w:val="2c"/>
          <w:rFonts w:ascii="Times New Roman" w:eastAsia="Calibri" w:hAnsi="Times New Roman" w:cs="Times New Roman"/>
          <w:color w:val="auto"/>
          <w:sz w:val="24"/>
          <w:szCs w:val="28"/>
          <w:shd w:val="clear" w:color="auto" w:fill="auto"/>
          <w:lang w:eastAsia="en-US" w:bidi="ar-SA"/>
        </w:rPr>
        <w:t>Тепловые сети на территории округа выполнены как подземным способом, в непрохо</w:t>
      </w:r>
      <w:r w:rsidRPr="00A5746B">
        <w:rPr>
          <w:rStyle w:val="2c"/>
          <w:rFonts w:ascii="Times New Roman" w:eastAsia="Calibri" w:hAnsi="Times New Roman" w:cs="Times New Roman"/>
          <w:color w:val="auto"/>
          <w:sz w:val="24"/>
          <w:szCs w:val="28"/>
          <w:shd w:val="clear" w:color="auto" w:fill="auto"/>
          <w:lang w:eastAsia="en-US" w:bidi="ar-SA"/>
        </w:rPr>
        <w:t>д</w:t>
      </w:r>
      <w:r w:rsidRPr="00A5746B">
        <w:rPr>
          <w:rStyle w:val="2c"/>
          <w:rFonts w:ascii="Times New Roman" w:eastAsia="Calibri" w:hAnsi="Times New Roman" w:cs="Times New Roman"/>
          <w:color w:val="auto"/>
          <w:sz w:val="24"/>
          <w:szCs w:val="28"/>
          <w:shd w:val="clear" w:color="auto" w:fill="auto"/>
          <w:lang w:eastAsia="en-US" w:bidi="ar-SA"/>
        </w:rPr>
        <w:t>ных каналах, так и надземным способом. В качестве тепловой изоляции используются мин</w:t>
      </w:r>
      <w:r w:rsidRPr="00A5746B">
        <w:rPr>
          <w:rStyle w:val="2c"/>
          <w:rFonts w:ascii="Times New Roman" w:eastAsia="Calibri" w:hAnsi="Times New Roman" w:cs="Times New Roman"/>
          <w:color w:val="auto"/>
          <w:sz w:val="24"/>
          <w:szCs w:val="28"/>
          <w:shd w:val="clear" w:color="auto" w:fill="auto"/>
          <w:lang w:eastAsia="en-US" w:bidi="ar-SA"/>
        </w:rPr>
        <w:t>е</w:t>
      </w:r>
      <w:r w:rsidRPr="00A5746B">
        <w:rPr>
          <w:rStyle w:val="2c"/>
          <w:rFonts w:ascii="Times New Roman" w:eastAsia="Calibri" w:hAnsi="Times New Roman" w:cs="Times New Roman"/>
          <w:color w:val="auto"/>
          <w:sz w:val="24"/>
          <w:szCs w:val="28"/>
          <w:shd w:val="clear" w:color="auto" w:fill="auto"/>
          <w:lang w:eastAsia="en-US" w:bidi="ar-SA"/>
        </w:rPr>
        <w:t>ральная вата,</w:t>
      </w:r>
      <w:r w:rsidRPr="00A5746B">
        <w:t xml:space="preserve"> пенополиуретан. Компенсация температурных удлинений осуществляется П-образными компенсаторами и углами поворотов теплотрассы.</w:t>
      </w:r>
    </w:p>
    <w:p w:rsidR="00791DD6" w:rsidRPr="00A5746B" w:rsidRDefault="00791DD6" w:rsidP="00791DD6">
      <w:pPr>
        <w:pStyle w:val="Affb"/>
      </w:pPr>
      <w:r w:rsidRPr="00A5746B">
        <w:t xml:space="preserve">Общее состояние трубопроводов сетей удовлетворительное. По мере износа участки сети теплоснабжения ремонтируются. </w:t>
      </w:r>
    </w:p>
    <w:p w:rsidR="00FB063C" w:rsidRPr="00A5746B" w:rsidRDefault="00FB063C" w:rsidP="0006129B">
      <w:pPr>
        <w:ind w:firstLine="567"/>
      </w:pPr>
    </w:p>
    <w:p w:rsidR="009A06A9" w:rsidRPr="00A5746B" w:rsidRDefault="00F0314C" w:rsidP="0006129B">
      <w:pPr>
        <w:pStyle w:val="30"/>
        <w:spacing w:line="240" w:lineRule="auto"/>
      </w:pPr>
      <w:bookmarkStart w:id="35" w:name="_Toc121588415"/>
      <w:r w:rsidRPr="00A5746B">
        <w:t>3.2</w:t>
      </w:r>
      <w:r w:rsidR="009A06A9" w:rsidRPr="00A5746B">
        <w:t xml:space="preserve"> </w:t>
      </w:r>
      <w:r w:rsidRPr="00A5746B">
        <w:t>К</w:t>
      </w:r>
      <w:r w:rsidR="00E800F8" w:rsidRPr="00A5746B">
        <w:t>арты (схемы) тепловых сетей в зонах действия источников тепловой энергии в электронной форме и (или) на бумажном носителе</w:t>
      </w:r>
      <w:bookmarkEnd w:id="35"/>
    </w:p>
    <w:p w:rsidR="00F66056" w:rsidRPr="00A5746B" w:rsidRDefault="00F66056" w:rsidP="0006129B">
      <w:pPr>
        <w:ind w:firstLine="567"/>
      </w:pPr>
      <w:r w:rsidRPr="00A5746B">
        <w:t>Схема тепловых сетей</w:t>
      </w:r>
      <w:r w:rsidR="00B853AD" w:rsidRPr="00A5746B">
        <w:t xml:space="preserve">, расположенных </w:t>
      </w:r>
      <w:r w:rsidR="00070E4F" w:rsidRPr="00A5746B">
        <w:t xml:space="preserve">на территории </w:t>
      </w:r>
      <w:r w:rsidR="00EF4F5F" w:rsidRPr="00A5746B">
        <w:t>округа</w:t>
      </w:r>
      <w:r w:rsidR="00B853AD" w:rsidRPr="00A5746B">
        <w:t>,</w:t>
      </w:r>
      <w:r w:rsidRPr="00A5746B">
        <w:t xml:space="preserve"> приведе</w:t>
      </w:r>
      <w:r w:rsidR="00B853AD" w:rsidRPr="00A5746B">
        <w:t>ны</w:t>
      </w:r>
      <w:r w:rsidRPr="00A5746B">
        <w:t xml:space="preserve"> в приложени</w:t>
      </w:r>
      <w:r w:rsidR="00214280" w:rsidRPr="00A5746B">
        <w:t>и</w:t>
      </w:r>
      <w:r w:rsidRPr="00A5746B">
        <w:t xml:space="preserve"> к настоящей Схеме.</w:t>
      </w:r>
      <w:r w:rsidR="004C13A4" w:rsidRPr="00A5746B">
        <w:t xml:space="preserve"> </w:t>
      </w:r>
    </w:p>
    <w:p w:rsidR="00BA57E9" w:rsidRPr="00A5746B" w:rsidRDefault="00BA57E9" w:rsidP="0006129B">
      <w:pPr>
        <w:ind w:firstLine="567"/>
        <w:rPr>
          <w:b/>
        </w:rPr>
      </w:pPr>
    </w:p>
    <w:p w:rsidR="0014452C" w:rsidRPr="00A5746B" w:rsidRDefault="0014452C" w:rsidP="0006129B">
      <w:pPr>
        <w:pStyle w:val="30"/>
        <w:spacing w:line="240" w:lineRule="auto"/>
        <w:sectPr w:rsidR="0014452C" w:rsidRPr="00A5746B" w:rsidSect="00C92D67">
          <w:pgSz w:w="11906" w:h="16838"/>
          <w:pgMar w:top="1134" w:right="1134" w:bottom="851" w:left="1134" w:header="708" w:footer="708" w:gutter="0"/>
          <w:cols w:space="708"/>
          <w:docGrid w:linePitch="360"/>
        </w:sectPr>
      </w:pPr>
    </w:p>
    <w:p w:rsidR="009A06A9" w:rsidRPr="00A5746B" w:rsidRDefault="00F0314C" w:rsidP="0006129B">
      <w:pPr>
        <w:pStyle w:val="30"/>
        <w:spacing w:line="240" w:lineRule="auto"/>
      </w:pPr>
      <w:bookmarkStart w:id="36" w:name="_Toc121588416"/>
      <w:r w:rsidRPr="00A5746B">
        <w:lastRenderedPageBreak/>
        <w:t>3.3</w:t>
      </w:r>
      <w:r w:rsidR="009A06A9" w:rsidRPr="00A5746B">
        <w:t xml:space="preserve"> </w:t>
      </w:r>
      <w:r w:rsidRPr="00A5746B">
        <w:t>П</w:t>
      </w:r>
      <w:r w:rsidR="00E800F8" w:rsidRPr="00A5746B">
        <w:t>араметры тепловых сетей, включая год начала эксплуатации, тип изоляции, тип компенсирующих устройств, тип прокла</w:t>
      </w:r>
      <w:r w:rsidR="00E800F8" w:rsidRPr="00A5746B">
        <w:t>д</w:t>
      </w:r>
      <w:r w:rsidR="00E800F8" w:rsidRPr="00A5746B">
        <w:t>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bookmarkEnd w:id="36"/>
    </w:p>
    <w:p w:rsidR="0025726E" w:rsidRPr="00A5746B" w:rsidRDefault="0025726E" w:rsidP="0006129B">
      <w:pPr>
        <w:pStyle w:val="Affb"/>
      </w:pPr>
      <w:r w:rsidRPr="00A5746B">
        <w:t>К основным параметрам тепловых сетей относятся: длина, диаметр трубопровода, ви</w:t>
      </w:r>
      <w:r w:rsidR="00146216" w:rsidRPr="00A5746B">
        <w:t>д</w:t>
      </w:r>
      <w:r w:rsidR="00787B99" w:rsidRPr="00A5746B">
        <w:t xml:space="preserve"> </w:t>
      </w:r>
      <w:r w:rsidRPr="00A5746B">
        <w:t xml:space="preserve">прокладки тепловой сети, материал теплоизоляции, </w:t>
      </w:r>
      <w:r w:rsidR="009C38E7" w:rsidRPr="00A5746B">
        <w:t xml:space="preserve">год </w:t>
      </w:r>
      <w:r w:rsidRPr="00A5746B">
        <w:t>ввода в эксплуатацию, подключенная нагрузка, материальная характеристика тепловой сети.</w:t>
      </w:r>
      <w:r w:rsidR="002F5504" w:rsidRPr="00A5746B">
        <w:t xml:space="preserve"> </w:t>
      </w:r>
      <w:r w:rsidRPr="00A5746B">
        <w:t>Характеристика тепловых сетей</w:t>
      </w:r>
      <w:r w:rsidR="00693519" w:rsidRPr="00A5746B">
        <w:t xml:space="preserve"> </w:t>
      </w:r>
      <w:r w:rsidR="00CC10B6" w:rsidRPr="00A5746B">
        <w:t>представлена в таблиц</w:t>
      </w:r>
      <w:r w:rsidR="00E33738" w:rsidRPr="00A5746B">
        <w:t>е</w:t>
      </w:r>
      <w:r w:rsidR="00CC10B6" w:rsidRPr="00A5746B">
        <w:t xml:space="preserve"> </w:t>
      </w:r>
      <w:r w:rsidR="000E2D27" w:rsidRPr="00A5746B">
        <w:t>ниже</w:t>
      </w:r>
      <w:r w:rsidR="00166D20" w:rsidRPr="00A5746B">
        <w:t xml:space="preserve">. </w:t>
      </w:r>
    </w:p>
    <w:p w:rsidR="00FE30A5" w:rsidRPr="00A5746B" w:rsidRDefault="00FE30A5" w:rsidP="0006129B">
      <w:pPr>
        <w:pStyle w:val="aff9"/>
        <w:spacing w:line="240" w:lineRule="auto"/>
      </w:pPr>
    </w:p>
    <w:p w:rsidR="0025726E" w:rsidRPr="00A5746B" w:rsidRDefault="0025726E" w:rsidP="0006129B">
      <w:pPr>
        <w:pStyle w:val="aff9"/>
        <w:spacing w:line="240" w:lineRule="auto"/>
      </w:pPr>
      <w:r w:rsidRPr="00A5746B">
        <w:t xml:space="preserve">Таблица </w:t>
      </w:r>
      <w:r w:rsidR="008A3CE6" w:rsidRPr="00A5746B">
        <w:fldChar w:fldCharType="begin"/>
      </w:r>
      <w:r w:rsidR="0032742E" w:rsidRPr="00A5746B">
        <w:instrText xml:space="preserve"> SEQ Таблица \* ARABIC </w:instrText>
      </w:r>
      <w:r w:rsidR="008A3CE6" w:rsidRPr="00A5746B">
        <w:fldChar w:fldCharType="separate"/>
      </w:r>
      <w:r w:rsidR="00A5746B" w:rsidRPr="00A5746B">
        <w:rPr>
          <w:noProof/>
        </w:rPr>
        <w:t>11</w:t>
      </w:r>
      <w:r w:rsidR="008A3CE6" w:rsidRPr="00A5746B">
        <w:rPr>
          <w:noProof/>
        </w:rPr>
        <w:fldChar w:fldCharType="end"/>
      </w:r>
      <w:r w:rsidRPr="00A5746B">
        <w:t xml:space="preserve"> - </w:t>
      </w:r>
      <w:r w:rsidR="00B67428" w:rsidRPr="00A5746B">
        <w:t>Характеристика тепловых сетей</w:t>
      </w:r>
    </w:p>
    <w:tbl>
      <w:tblPr>
        <w:tblStyle w:val="af7"/>
        <w:tblW w:w="5000" w:type="pct"/>
        <w:tblLayout w:type="fixed"/>
        <w:tblLook w:val="04A0" w:firstRow="1" w:lastRow="0" w:firstColumn="1" w:lastColumn="0" w:noHBand="0" w:noVBand="1"/>
      </w:tblPr>
      <w:tblGrid>
        <w:gridCol w:w="2206"/>
        <w:gridCol w:w="1010"/>
        <w:gridCol w:w="1290"/>
        <w:gridCol w:w="1251"/>
        <w:gridCol w:w="1130"/>
        <w:gridCol w:w="1293"/>
        <w:gridCol w:w="1401"/>
        <w:gridCol w:w="1826"/>
        <w:gridCol w:w="874"/>
        <w:gridCol w:w="1314"/>
        <w:gridCol w:w="1474"/>
      </w:tblGrid>
      <w:tr w:rsidR="00C918B1" w:rsidRPr="00A5746B" w:rsidTr="00C918B1">
        <w:trPr>
          <w:cantSplit/>
          <w:tblHeader/>
        </w:trPr>
        <w:tc>
          <w:tcPr>
            <w:tcW w:w="732" w:type="pct"/>
            <w:vMerge w:val="restart"/>
            <w:vAlign w:val="center"/>
          </w:tcPr>
          <w:p w:rsidR="00DF4050" w:rsidRPr="00A5746B" w:rsidRDefault="00DF4050" w:rsidP="00D76677">
            <w:pPr>
              <w:jc w:val="center"/>
              <w:rPr>
                <w:sz w:val="22"/>
              </w:rPr>
            </w:pPr>
            <w:r w:rsidRPr="00A5746B">
              <w:rPr>
                <w:rFonts w:eastAsia="Times New Roman"/>
                <w:bCs/>
                <w:sz w:val="22"/>
                <w:lang w:eastAsia="ru-RU"/>
              </w:rPr>
              <w:t>Наименование участка</w:t>
            </w:r>
          </w:p>
        </w:tc>
        <w:tc>
          <w:tcPr>
            <w:tcW w:w="1178" w:type="pct"/>
            <w:gridSpan w:val="3"/>
            <w:vAlign w:val="center"/>
          </w:tcPr>
          <w:p w:rsidR="00DF4050" w:rsidRPr="00A5746B" w:rsidRDefault="00DF4050" w:rsidP="00D76677">
            <w:pPr>
              <w:jc w:val="center"/>
              <w:rPr>
                <w:rFonts w:eastAsia="Times New Roman"/>
                <w:sz w:val="22"/>
                <w:lang w:eastAsia="ru-RU"/>
              </w:rPr>
            </w:pPr>
            <w:r w:rsidRPr="00A5746B">
              <w:rPr>
                <w:rFonts w:eastAsia="Times New Roman"/>
                <w:sz w:val="22"/>
                <w:lang w:eastAsia="ru-RU"/>
              </w:rPr>
              <w:t>Общая протяженность т/сетей в двухтрубном исчислении (сети отопления), м</w:t>
            </w:r>
          </w:p>
        </w:tc>
        <w:tc>
          <w:tcPr>
            <w:tcW w:w="1269" w:type="pct"/>
            <w:gridSpan w:val="3"/>
            <w:vAlign w:val="center"/>
          </w:tcPr>
          <w:p w:rsidR="00DF4050" w:rsidRPr="00A5746B" w:rsidRDefault="00DF4050" w:rsidP="00D76677">
            <w:pPr>
              <w:jc w:val="center"/>
              <w:rPr>
                <w:rFonts w:eastAsia="Times New Roman"/>
                <w:sz w:val="22"/>
                <w:lang w:eastAsia="ru-RU"/>
              </w:rPr>
            </w:pPr>
            <w:r w:rsidRPr="00A5746B">
              <w:rPr>
                <w:rFonts w:eastAsia="Times New Roman"/>
                <w:sz w:val="22"/>
                <w:lang w:eastAsia="ru-RU"/>
              </w:rPr>
              <w:t>Общая протяженность т/сетей в дву</w:t>
            </w:r>
            <w:r w:rsidRPr="00A5746B">
              <w:rPr>
                <w:rFonts w:eastAsia="Times New Roman"/>
                <w:sz w:val="22"/>
                <w:lang w:eastAsia="ru-RU"/>
              </w:rPr>
              <w:t>х</w:t>
            </w:r>
            <w:r w:rsidRPr="00A5746B">
              <w:rPr>
                <w:rFonts w:eastAsia="Times New Roman"/>
                <w:sz w:val="22"/>
                <w:lang w:eastAsia="ru-RU"/>
              </w:rPr>
              <w:t>трубном исчислении (сети ГВС), м</w:t>
            </w:r>
          </w:p>
        </w:tc>
        <w:tc>
          <w:tcPr>
            <w:tcW w:w="896" w:type="pct"/>
            <w:gridSpan w:val="2"/>
            <w:vAlign w:val="center"/>
          </w:tcPr>
          <w:p w:rsidR="00DF4050" w:rsidRPr="00A5746B" w:rsidRDefault="00DF4050" w:rsidP="00D76677">
            <w:pPr>
              <w:jc w:val="center"/>
              <w:rPr>
                <w:rFonts w:eastAsia="Times New Roman"/>
                <w:sz w:val="22"/>
                <w:lang w:eastAsia="ru-RU"/>
              </w:rPr>
            </w:pPr>
            <w:r w:rsidRPr="00A5746B">
              <w:rPr>
                <w:rFonts w:eastAsia="Times New Roman"/>
                <w:sz w:val="22"/>
                <w:lang w:eastAsia="ru-RU"/>
              </w:rPr>
              <w:t>Материальная характер</w:t>
            </w:r>
            <w:r w:rsidRPr="00A5746B">
              <w:rPr>
                <w:rFonts w:eastAsia="Times New Roman"/>
                <w:sz w:val="22"/>
                <w:lang w:eastAsia="ru-RU"/>
              </w:rPr>
              <w:t>и</w:t>
            </w:r>
            <w:r w:rsidRPr="00A5746B">
              <w:rPr>
                <w:rFonts w:eastAsia="Times New Roman"/>
                <w:sz w:val="22"/>
                <w:lang w:eastAsia="ru-RU"/>
              </w:rPr>
              <w:t>стика. м</w:t>
            </w:r>
            <w:r w:rsidRPr="00A5746B">
              <w:rPr>
                <w:rFonts w:eastAsia="Times New Roman"/>
                <w:sz w:val="22"/>
                <w:vertAlign w:val="superscript"/>
                <w:lang w:eastAsia="ru-RU"/>
              </w:rPr>
              <w:t>2</w:t>
            </w:r>
          </w:p>
        </w:tc>
        <w:tc>
          <w:tcPr>
            <w:tcW w:w="926" w:type="pct"/>
            <w:gridSpan w:val="2"/>
            <w:vAlign w:val="center"/>
          </w:tcPr>
          <w:p w:rsidR="00DF4050" w:rsidRPr="00A5746B" w:rsidRDefault="00DF4050" w:rsidP="00D76677">
            <w:pPr>
              <w:jc w:val="center"/>
              <w:rPr>
                <w:rFonts w:eastAsia="Times New Roman"/>
                <w:sz w:val="22"/>
                <w:lang w:eastAsia="ru-RU"/>
              </w:rPr>
            </w:pPr>
            <w:r w:rsidRPr="00A5746B">
              <w:rPr>
                <w:rFonts w:eastAsia="Times New Roman"/>
                <w:sz w:val="22"/>
                <w:lang w:eastAsia="ru-RU"/>
              </w:rPr>
              <w:t>Прив. диаметр сетей. мм</w:t>
            </w:r>
          </w:p>
        </w:tc>
      </w:tr>
      <w:tr w:rsidR="00C918B1" w:rsidRPr="00A5746B" w:rsidTr="00C918B1">
        <w:trPr>
          <w:cantSplit/>
          <w:tblHeader/>
        </w:trPr>
        <w:tc>
          <w:tcPr>
            <w:tcW w:w="732" w:type="pct"/>
            <w:vMerge/>
            <w:vAlign w:val="center"/>
          </w:tcPr>
          <w:p w:rsidR="00DF4050" w:rsidRPr="00A5746B" w:rsidRDefault="00DF4050" w:rsidP="00D76677">
            <w:pPr>
              <w:jc w:val="center"/>
              <w:rPr>
                <w:sz w:val="22"/>
              </w:rPr>
            </w:pPr>
          </w:p>
        </w:tc>
        <w:tc>
          <w:tcPr>
            <w:tcW w:w="335" w:type="pct"/>
            <w:vAlign w:val="center"/>
          </w:tcPr>
          <w:p w:rsidR="00DF4050" w:rsidRPr="00A5746B" w:rsidRDefault="00DF4050" w:rsidP="00D76677">
            <w:pPr>
              <w:jc w:val="center"/>
              <w:rPr>
                <w:rFonts w:eastAsia="Times New Roman"/>
                <w:sz w:val="22"/>
                <w:lang w:eastAsia="ru-RU"/>
              </w:rPr>
            </w:pPr>
            <w:r w:rsidRPr="00A5746B">
              <w:rPr>
                <w:rFonts w:eastAsia="Times New Roman"/>
                <w:sz w:val="22"/>
                <w:lang w:eastAsia="ru-RU"/>
              </w:rPr>
              <w:t>Всего</w:t>
            </w:r>
          </w:p>
        </w:tc>
        <w:tc>
          <w:tcPr>
            <w:tcW w:w="428" w:type="pct"/>
            <w:vAlign w:val="center"/>
          </w:tcPr>
          <w:p w:rsidR="00DF4050" w:rsidRPr="00A5746B" w:rsidRDefault="00DF4050" w:rsidP="00D76677">
            <w:pPr>
              <w:jc w:val="center"/>
              <w:rPr>
                <w:rFonts w:eastAsia="Times New Roman"/>
                <w:sz w:val="22"/>
                <w:lang w:eastAsia="ru-RU"/>
              </w:rPr>
            </w:pPr>
            <w:r w:rsidRPr="00A5746B">
              <w:rPr>
                <w:rFonts w:eastAsia="Times New Roman"/>
                <w:sz w:val="22"/>
                <w:lang w:eastAsia="ru-RU"/>
              </w:rPr>
              <w:t>надземные</w:t>
            </w:r>
          </w:p>
        </w:tc>
        <w:tc>
          <w:tcPr>
            <w:tcW w:w="415" w:type="pct"/>
            <w:vAlign w:val="center"/>
          </w:tcPr>
          <w:p w:rsidR="00DF4050" w:rsidRPr="00A5746B" w:rsidRDefault="00DF4050" w:rsidP="00D76677">
            <w:pPr>
              <w:jc w:val="center"/>
              <w:rPr>
                <w:rFonts w:eastAsia="Times New Roman"/>
                <w:sz w:val="22"/>
                <w:lang w:eastAsia="ru-RU"/>
              </w:rPr>
            </w:pPr>
            <w:r w:rsidRPr="00A5746B">
              <w:rPr>
                <w:rFonts w:eastAsia="Times New Roman"/>
                <w:sz w:val="22"/>
                <w:lang w:eastAsia="ru-RU"/>
              </w:rPr>
              <w:t>подземные и по</w:t>
            </w:r>
            <w:r w:rsidRPr="00A5746B">
              <w:rPr>
                <w:rFonts w:eastAsia="Times New Roman"/>
                <w:sz w:val="22"/>
                <w:lang w:eastAsia="ru-RU"/>
              </w:rPr>
              <w:t>д</w:t>
            </w:r>
            <w:r w:rsidRPr="00A5746B">
              <w:rPr>
                <w:rFonts w:eastAsia="Times New Roman"/>
                <w:sz w:val="22"/>
                <w:lang w:eastAsia="ru-RU"/>
              </w:rPr>
              <w:t>вальные</w:t>
            </w:r>
          </w:p>
        </w:tc>
        <w:tc>
          <w:tcPr>
            <w:tcW w:w="375" w:type="pct"/>
            <w:vAlign w:val="center"/>
          </w:tcPr>
          <w:p w:rsidR="00DF4050" w:rsidRPr="00A5746B" w:rsidRDefault="00DF4050" w:rsidP="00D76677">
            <w:pPr>
              <w:jc w:val="center"/>
              <w:rPr>
                <w:rFonts w:eastAsia="Times New Roman"/>
                <w:sz w:val="22"/>
                <w:lang w:eastAsia="ru-RU"/>
              </w:rPr>
            </w:pPr>
            <w:r w:rsidRPr="00A5746B">
              <w:rPr>
                <w:rFonts w:eastAsia="Times New Roman"/>
                <w:sz w:val="22"/>
                <w:lang w:eastAsia="ru-RU"/>
              </w:rPr>
              <w:t>Всего</w:t>
            </w:r>
          </w:p>
        </w:tc>
        <w:tc>
          <w:tcPr>
            <w:tcW w:w="429" w:type="pct"/>
            <w:vAlign w:val="center"/>
          </w:tcPr>
          <w:p w:rsidR="00DF4050" w:rsidRPr="00A5746B" w:rsidRDefault="00DF4050" w:rsidP="00D76677">
            <w:pPr>
              <w:jc w:val="center"/>
              <w:rPr>
                <w:rFonts w:eastAsia="Times New Roman"/>
                <w:sz w:val="22"/>
                <w:lang w:eastAsia="ru-RU"/>
              </w:rPr>
            </w:pPr>
            <w:r w:rsidRPr="00A5746B">
              <w:rPr>
                <w:rFonts w:eastAsia="Times New Roman"/>
                <w:sz w:val="22"/>
                <w:lang w:eastAsia="ru-RU"/>
              </w:rPr>
              <w:t>надземные</w:t>
            </w:r>
          </w:p>
        </w:tc>
        <w:tc>
          <w:tcPr>
            <w:tcW w:w="465" w:type="pct"/>
            <w:vAlign w:val="center"/>
          </w:tcPr>
          <w:p w:rsidR="00DF4050" w:rsidRPr="00A5746B" w:rsidRDefault="00DF4050" w:rsidP="00D76677">
            <w:pPr>
              <w:jc w:val="center"/>
              <w:rPr>
                <w:rFonts w:eastAsia="Times New Roman"/>
                <w:sz w:val="22"/>
                <w:lang w:eastAsia="ru-RU"/>
              </w:rPr>
            </w:pPr>
            <w:r w:rsidRPr="00A5746B">
              <w:rPr>
                <w:rFonts w:eastAsia="Times New Roman"/>
                <w:sz w:val="22"/>
                <w:lang w:eastAsia="ru-RU"/>
              </w:rPr>
              <w:t>подземные и подвал</w:t>
            </w:r>
            <w:r w:rsidRPr="00A5746B">
              <w:rPr>
                <w:rFonts w:eastAsia="Times New Roman"/>
                <w:sz w:val="22"/>
                <w:lang w:eastAsia="ru-RU"/>
              </w:rPr>
              <w:t>ь</w:t>
            </w:r>
            <w:r w:rsidRPr="00A5746B">
              <w:rPr>
                <w:rFonts w:eastAsia="Times New Roman"/>
                <w:sz w:val="22"/>
                <w:lang w:eastAsia="ru-RU"/>
              </w:rPr>
              <w:t>ные</w:t>
            </w:r>
          </w:p>
        </w:tc>
        <w:tc>
          <w:tcPr>
            <w:tcW w:w="606" w:type="pct"/>
            <w:vAlign w:val="center"/>
          </w:tcPr>
          <w:p w:rsidR="00DF4050" w:rsidRPr="00A5746B" w:rsidRDefault="00DF4050" w:rsidP="00D76677">
            <w:pPr>
              <w:jc w:val="center"/>
              <w:rPr>
                <w:rFonts w:eastAsia="Times New Roman"/>
                <w:sz w:val="22"/>
                <w:lang w:eastAsia="ru-RU"/>
              </w:rPr>
            </w:pPr>
            <w:r w:rsidRPr="00A5746B">
              <w:rPr>
                <w:rFonts w:eastAsia="Times New Roman"/>
                <w:sz w:val="22"/>
                <w:lang w:eastAsia="ru-RU"/>
              </w:rPr>
              <w:t>сети систем отопления</w:t>
            </w:r>
          </w:p>
        </w:tc>
        <w:tc>
          <w:tcPr>
            <w:tcW w:w="289" w:type="pct"/>
            <w:vAlign w:val="center"/>
          </w:tcPr>
          <w:p w:rsidR="00DF4050" w:rsidRPr="00A5746B" w:rsidRDefault="00DF4050" w:rsidP="00D76677">
            <w:pPr>
              <w:jc w:val="center"/>
              <w:rPr>
                <w:rFonts w:eastAsia="Times New Roman"/>
                <w:sz w:val="22"/>
                <w:lang w:eastAsia="ru-RU"/>
              </w:rPr>
            </w:pPr>
            <w:r w:rsidRPr="00A5746B">
              <w:rPr>
                <w:rFonts w:eastAsia="Times New Roman"/>
                <w:sz w:val="22"/>
                <w:lang w:eastAsia="ru-RU"/>
              </w:rPr>
              <w:t>сети ГВС.</w:t>
            </w:r>
          </w:p>
        </w:tc>
        <w:tc>
          <w:tcPr>
            <w:tcW w:w="436" w:type="pct"/>
            <w:vAlign w:val="center"/>
          </w:tcPr>
          <w:p w:rsidR="00DF4050" w:rsidRPr="00A5746B" w:rsidRDefault="00DF4050" w:rsidP="00D76677">
            <w:pPr>
              <w:jc w:val="center"/>
              <w:rPr>
                <w:rFonts w:eastAsia="Times New Roman"/>
                <w:sz w:val="22"/>
                <w:lang w:eastAsia="ru-RU"/>
              </w:rPr>
            </w:pPr>
            <w:r w:rsidRPr="00A5746B">
              <w:rPr>
                <w:rFonts w:eastAsia="Times New Roman"/>
                <w:sz w:val="22"/>
                <w:lang w:eastAsia="ru-RU"/>
              </w:rPr>
              <w:t>Прив. ди</w:t>
            </w:r>
            <w:r w:rsidRPr="00A5746B">
              <w:rPr>
                <w:rFonts w:eastAsia="Times New Roman"/>
                <w:sz w:val="22"/>
                <w:lang w:eastAsia="ru-RU"/>
              </w:rPr>
              <w:t>а</w:t>
            </w:r>
            <w:r w:rsidRPr="00A5746B">
              <w:rPr>
                <w:rFonts w:eastAsia="Times New Roman"/>
                <w:sz w:val="22"/>
                <w:lang w:eastAsia="ru-RU"/>
              </w:rPr>
              <w:t>метр сетей отопления.</w:t>
            </w:r>
          </w:p>
        </w:tc>
        <w:tc>
          <w:tcPr>
            <w:tcW w:w="490" w:type="pct"/>
            <w:vAlign w:val="center"/>
          </w:tcPr>
          <w:p w:rsidR="00DF4050" w:rsidRPr="00A5746B" w:rsidRDefault="00DF4050" w:rsidP="00D76677">
            <w:pPr>
              <w:jc w:val="center"/>
              <w:rPr>
                <w:rFonts w:eastAsia="Times New Roman"/>
                <w:sz w:val="22"/>
                <w:lang w:eastAsia="ru-RU"/>
              </w:rPr>
            </w:pPr>
            <w:r w:rsidRPr="00A5746B">
              <w:rPr>
                <w:rFonts w:eastAsia="Times New Roman"/>
                <w:sz w:val="22"/>
                <w:lang w:eastAsia="ru-RU"/>
              </w:rPr>
              <w:t>Прив. ди</w:t>
            </w:r>
            <w:r w:rsidRPr="00A5746B">
              <w:rPr>
                <w:rFonts w:eastAsia="Times New Roman"/>
                <w:sz w:val="22"/>
                <w:lang w:eastAsia="ru-RU"/>
              </w:rPr>
              <w:t>а</w:t>
            </w:r>
            <w:r w:rsidRPr="00A5746B">
              <w:rPr>
                <w:rFonts w:eastAsia="Times New Roman"/>
                <w:sz w:val="22"/>
                <w:lang w:eastAsia="ru-RU"/>
              </w:rPr>
              <w:t>метр сетей ГВС</w:t>
            </w:r>
          </w:p>
        </w:tc>
      </w:tr>
      <w:tr w:rsidR="00C918B1" w:rsidRPr="00A5746B" w:rsidTr="00C918B1">
        <w:trPr>
          <w:cantSplit/>
        </w:trPr>
        <w:tc>
          <w:tcPr>
            <w:tcW w:w="732" w:type="pct"/>
            <w:vAlign w:val="center"/>
          </w:tcPr>
          <w:p w:rsidR="00056F96" w:rsidRPr="00A5746B" w:rsidRDefault="00056F96" w:rsidP="00D76677">
            <w:pPr>
              <w:jc w:val="center"/>
              <w:rPr>
                <w:sz w:val="22"/>
              </w:rPr>
            </w:pPr>
            <w:r w:rsidRPr="00A5746B">
              <w:rPr>
                <w:sz w:val="22"/>
              </w:rPr>
              <w:t>Котельная (п. Яр, ул. Школьная, 6а)</w:t>
            </w:r>
          </w:p>
        </w:tc>
        <w:tc>
          <w:tcPr>
            <w:tcW w:w="335" w:type="pct"/>
            <w:vAlign w:val="bottom"/>
          </w:tcPr>
          <w:p w:rsidR="00056F96" w:rsidRPr="00A5746B" w:rsidRDefault="00056F96" w:rsidP="00A51B5F">
            <w:pPr>
              <w:jc w:val="left"/>
              <w:rPr>
                <w:rFonts w:eastAsia="Times New Roman"/>
                <w:sz w:val="22"/>
                <w:lang w:eastAsia="ru-RU"/>
              </w:rPr>
            </w:pPr>
            <w:r w:rsidRPr="00A5746B">
              <w:rPr>
                <w:rFonts w:eastAsia="Times New Roman"/>
                <w:sz w:val="22"/>
                <w:lang w:eastAsia="ru-RU"/>
              </w:rPr>
              <w:t>2763</w:t>
            </w:r>
          </w:p>
        </w:tc>
        <w:tc>
          <w:tcPr>
            <w:tcW w:w="428" w:type="pct"/>
            <w:vAlign w:val="center"/>
          </w:tcPr>
          <w:p w:rsidR="00056F96" w:rsidRPr="00A5746B" w:rsidRDefault="00056F96" w:rsidP="00D76677">
            <w:pPr>
              <w:jc w:val="center"/>
              <w:rPr>
                <w:rFonts w:eastAsia="Times New Roman"/>
                <w:sz w:val="22"/>
                <w:lang w:eastAsia="ru-RU"/>
              </w:rPr>
            </w:pPr>
            <w:r w:rsidRPr="00A5746B">
              <w:rPr>
                <w:rFonts w:eastAsia="Times New Roman"/>
                <w:sz w:val="22"/>
                <w:lang w:eastAsia="ru-RU"/>
              </w:rPr>
              <w:t>2476</w:t>
            </w:r>
          </w:p>
        </w:tc>
        <w:tc>
          <w:tcPr>
            <w:tcW w:w="415" w:type="pct"/>
            <w:vAlign w:val="bottom"/>
          </w:tcPr>
          <w:p w:rsidR="00056F96" w:rsidRPr="00A5746B" w:rsidRDefault="00056F96" w:rsidP="00A51B5F">
            <w:pPr>
              <w:jc w:val="left"/>
              <w:rPr>
                <w:rFonts w:eastAsia="Times New Roman"/>
                <w:sz w:val="22"/>
                <w:lang w:eastAsia="ru-RU"/>
              </w:rPr>
            </w:pPr>
            <w:r w:rsidRPr="00A5746B">
              <w:rPr>
                <w:rFonts w:eastAsia="Times New Roman"/>
                <w:sz w:val="22"/>
                <w:lang w:eastAsia="ru-RU"/>
              </w:rPr>
              <w:t>287</w:t>
            </w:r>
          </w:p>
        </w:tc>
        <w:tc>
          <w:tcPr>
            <w:tcW w:w="375" w:type="pct"/>
            <w:vAlign w:val="center"/>
          </w:tcPr>
          <w:p w:rsidR="00056F96" w:rsidRPr="00A5746B" w:rsidRDefault="00056F96" w:rsidP="007B0B93">
            <w:pPr>
              <w:jc w:val="center"/>
              <w:rPr>
                <w:rFonts w:eastAsia="Times New Roman"/>
                <w:sz w:val="22"/>
                <w:lang w:eastAsia="ru-RU"/>
              </w:rPr>
            </w:pPr>
            <w:r w:rsidRPr="00A5746B">
              <w:rPr>
                <w:rFonts w:eastAsia="Times New Roman"/>
                <w:sz w:val="22"/>
                <w:lang w:eastAsia="ru-RU"/>
              </w:rPr>
              <w:t>-</w:t>
            </w:r>
          </w:p>
        </w:tc>
        <w:tc>
          <w:tcPr>
            <w:tcW w:w="429" w:type="pct"/>
            <w:vAlign w:val="center"/>
          </w:tcPr>
          <w:p w:rsidR="00056F96" w:rsidRPr="00A5746B" w:rsidRDefault="00056F96" w:rsidP="007B0B93">
            <w:pPr>
              <w:jc w:val="center"/>
              <w:rPr>
                <w:rFonts w:eastAsia="Times New Roman"/>
                <w:sz w:val="22"/>
                <w:lang w:eastAsia="ru-RU"/>
              </w:rPr>
            </w:pPr>
            <w:r w:rsidRPr="00A5746B">
              <w:rPr>
                <w:rFonts w:eastAsia="Times New Roman"/>
                <w:sz w:val="22"/>
                <w:lang w:eastAsia="ru-RU"/>
              </w:rPr>
              <w:t>-</w:t>
            </w:r>
          </w:p>
        </w:tc>
        <w:tc>
          <w:tcPr>
            <w:tcW w:w="465" w:type="pct"/>
            <w:vAlign w:val="center"/>
          </w:tcPr>
          <w:p w:rsidR="00056F96" w:rsidRPr="00A5746B" w:rsidRDefault="00056F96" w:rsidP="007B0B93">
            <w:pPr>
              <w:jc w:val="center"/>
              <w:rPr>
                <w:rFonts w:eastAsia="Times New Roman"/>
                <w:sz w:val="22"/>
                <w:lang w:eastAsia="ru-RU"/>
              </w:rPr>
            </w:pPr>
            <w:r w:rsidRPr="00A5746B">
              <w:rPr>
                <w:rFonts w:eastAsia="Times New Roman"/>
                <w:sz w:val="22"/>
                <w:lang w:eastAsia="ru-RU"/>
              </w:rPr>
              <w:t>-</w:t>
            </w:r>
          </w:p>
        </w:tc>
        <w:tc>
          <w:tcPr>
            <w:tcW w:w="606" w:type="pct"/>
            <w:vAlign w:val="center"/>
          </w:tcPr>
          <w:p w:rsidR="00056F96" w:rsidRPr="00A5746B" w:rsidRDefault="00056F96" w:rsidP="00D76677">
            <w:pPr>
              <w:jc w:val="center"/>
              <w:rPr>
                <w:rFonts w:eastAsia="Times New Roman"/>
                <w:iCs/>
                <w:sz w:val="22"/>
                <w:lang w:eastAsia="ru-RU"/>
              </w:rPr>
            </w:pPr>
            <w:r w:rsidRPr="00A5746B">
              <w:rPr>
                <w:rFonts w:eastAsia="Times New Roman"/>
                <w:iCs/>
                <w:sz w:val="22"/>
                <w:lang w:eastAsia="ru-RU"/>
              </w:rPr>
              <w:t>558.10</w:t>
            </w:r>
          </w:p>
        </w:tc>
        <w:tc>
          <w:tcPr>
            <w:tcW w:w="289" w:type="pct"/>
            <w:vAlign w:val="center"/>
          </w:tcPr>
          <w:p w:rsidR="00056F96" w:rsidRPr="00A5746B" w:rsidRDefault="00056F96" w:rsidP="007B0B93">
            <w:pPr>
              <w:jc w:val="center"/>
              <w:rPr>
                <w:rFonts w:eastAsia="Times New Roman"/>
                <w:sz w:val="22"/>
                <w:lang w:eastAsia="ru-RU"/>
              </w:rPr>
            </w:pPr>
            <w:r w:rsidRPr="00A5746B">
              <w:rPr>
                <w:rFonts w:eastAsia="Times New Roman"/>
                <w:sz w:val="22"/>
                <w:lang w:eastAsia="ru-RU"/>
              </w:rPr>
              <w:t>-</w:t>
            </w:r>
          </w:p>
        </w:tc>
        <w:tc>
          <w:tcPr>
            <w:tcW w:w="436" w:type="pct"/>
            <w:vAlign w:val="center"/>
          </w:tcPr>
          <w:p w:rsidR="00056F96" w:rsidRPr="00A5746B" w:rsidRDefault="00056F96" w:rsidP="00D76677">
            <w:pPr>
              <w:jc w:val="center"/>
              <w:rPr>
                <w:rFonts w:eastAsia="Times New Roman"/>
                <w:iCs/>
                <w:sz w:val="22"/>
                <w:lang w:eastAsia="ru-RU"/>
              </w:rPr>
            </w:pPr>
            <w:r w:rsidRPr="00A5746B">
              <w:rPr>
                <w:rFonts w:eastAsia="Times New Roman"/>
                <w:iCs/>
                <w:sz w:val="22"/>
                <w:lang w:eastAsia="ru-RU"/>
              </w:rPr>
              <w:t>101.01</w:t>
            </w:r>
          </w:p>
        </w:tc>
        <w:tc>
          <w:tcPr>
            <w:tcW w:w="490" w:type="pct"/>
            <w:vAlign w:val="center"/>
          </w:tcPr>
          <w:p w:rsidR="00056F96" w:rsidRPr="00A5746B" w:rsidRDefault="00056F96" w:rsidP="007B0B93">
            <w:pPr>
              <w:jc w:val="center"/>
              <w:rPr>
                <w:rFonts w:eastAsia="Times New Roman"/>
                <w:sz w:val="22"/>
                <w:lang w:eastAsia="ru-RU"/>
              </w:rPr>
            </w:pPr>
            <w:r w:rsidRPr="00A5746B">
              <w:rPr>
                <w:rFonts w:eastAsia="Times New Roman"/>
                <w:sz w:val="22"/>
                <w:lang w:eastAsia="ru-RU"/>
              </w:rPr>
              <w:t>-</w:t>
            </w:r>
          </w:p>
        </w:tc>
      </w:tr>
      <w:tr w:rsidR="00C918B1" w:rsidRPr="00A5746B" w:rsidTr="00C918B1">
        <w:trPr>
          <w:cantSplit/>
        </w:trPr>
        <w:tc>
          <w:tcPr>
            <w:tcW w:w="732" w:type="pct"/>
            <w:vAlign w:val="center"/>
          </w:tcPr>
          <w:p w:rsidR="00056F96" w:rsidRPr="00A5746B" w:rsidRDefault="00056F96" w:rsidP="00D76677">
            <w:pPr>
              <w:jc w:val="center"/>
              <w:rPr>
                <w:sz w:val="22"/>
              </w:rPr>
            </w:pPr>
            <w:r w:rsidRPr="00A5746B">
              <w:rPr>
                <w:sz w:val="22"/>
              </w:rPr>
              <w:t>Котельная (с.Дизьмино, ул. Школьная, 26а)</w:t>
            </w:r>
          </w:p>
        </w:tc>
        <w:tc>
          <w:tcPr>
            <w:tcW w:w="335" w:type="pct"/>
            <w:vAlign w:val="bottom"/>
          </w:tcPr>
          <w:p w:rsidR="00056F96" w:rsidRPr="00A5746B" w:rsidRDefault="00056F96" w:rsidP="00A51B5F">
            <w:pPr>
              <w:jc w:val="left"/>
              <w:rPr>
                <w:rFonts w:eastAsia="Times New Roman"/>
                <w:sz w:val="22"/>
                <w:lang w:eastAsia="ru-RU"/>
              </w:rPr>
            </w:pPr>
            <w:r w:rsidRPr="00A5746B">
              <w:rPr>
                <w:rFonts w:eastAsia="Times New Roman"/>
                <w:sz w:val="22"/>
                <w:lang w:eastAsia="ru-RU"/>
              </w:rPr>
              <w:t>926</w:t>
            </w:r>
          </w:p>
        </w:tc>
        <w:tc>
          <w:tcPr>
            <w:tcW w:w="428" w:type="pct"/>
            <w:vAlign w:val="center"/>
          </w:tcPr>
          <w:p w:rsidR="00056F96" w:rsidRPr="00A5746B" w:rsidRDefault="00056F96" w:rsidP="00A51B5F">
            <w:pPr>
              <w:jc w:val="left"/>
              <w:rPr>
                <w:rFonts w:eastAsia="Times New Roman"/>
                <w:sz w:val="22"/>
                <w:lang w:eastAsia="ru-RU"/>
              </w:rPr>
            </w:pPr>
            <w:r w:rsidRPr="00A5746B">
              <w:rPr>
                <w:rFonts w:eastAsia="Times New Roman"/>
                <w:sz w:val="22"/>
                <w:lang w:eastAsia="ru-RU"/>
              </w:rPr>
              <w:t>774</w:t>
            </w:r>
          </w:p>
        </w:tc>
        <w:tc>
          <w:tcPr>
            <w:tcW w:w="415" w:type="pct"/>
            <w:vAlign w:val="center"/>
          </w:tcPr>
          <w:p w:rsidR="00056F96" w:rsidRPr="00A5746B" w:rsidRDefault="00056F96" w:rsidP="00D76677">
            <w:pPr>
              <w:jc w:val="center"/>
              <w:rPr>
                <w:rFonts w:eastAsia="Times New Roman"/>
                <w:sz w:val="22"/>
                <w:lang w:eastAsia="ru-RU"/>
              </w:rPr>
            </w:pPr>
            <w:r w:rsidRPr="00A5746B">
              <w:rPr>
                <w:rFonts w:eastAsia="Times New Roman"/>
                <w:sz w:val="22"/>
                <w:lang w:eastAsia="ru-RU"/>
              </w:rPr>
              <w:t>152</w:t>
            </w:r>
          </w:p>
        </w:tc>
        <w:tc>
          <w:tcPr>
            <w:tcW w:w="375" w:type="pct"/>
            <w:vAlign w:val="center"/>
          </w:tcPr>
          <w:p w:rsidR="00056F96" w:rsidRPr="00A5746B" w:rsidRDefault="00056F96" w:rsidP="007B0B93">
            <w:pPr>
              <w:jc w:val="center"/>
              <w:rPr>
                <w:rFonts w:eastAsia="Times New Roman"/>
                <w:sz w:val="22"/>
                <w:lang w:eastAsia="ru-RU"/>
              </w:rPr>
            </w:pPr>
            <w:r w:rsidRPr="00A5746B">
              <w:rPr>
                <w:rFonts w:eastAsia="Times New Roman"/>
                <w:sz w:val="22"/>
                <w:lang w:eastAsia="ru-RU"/>
              </w:rPr>
              <w:t>-</w:t>
            </w:r>
          </w:p>
        </w:tc>
        <w:tc>
          <w:tcPr>
            <w:tcW w:w="429" w:type="pct"/>
            <w:vAlign w:val="center"/>
          </w:tcPr>
          <w:p w:rsidR="00056F96" w:rsidRPr="00A5746B" w:rsidRDefault="00056F96" w:rsidP="007B0B93">
            <w:pPr>
              <w:jc w:val="center"/>
              <w:rPr>
                <w:rFonts w:eastAsia="Times New Roman"/>
                <w:sz w:val="22"/>
                <w:lang w:eastAsia="ru-RU"/>
              </w:rPr>
            </w:pPr>
            <w:r w:rsidRPr="00A5746B">
              <w:rPr>
                <w:rFonts w:eastAsia="Times New Roman"/>
                <w:sz w:val="22"/>
                <w:lang w:eastAsia="ru-RU"/>
              </w:rPr>
              <w:t>-</w:t>
            </w:r>
          </w:p>
        </w:tc>
        <w:tc>
          <w:tcPr>
            <w:tcW w:w="465" w:type="pct"/>
            <w:vAlign w:val="center"/>
          </w:tcPr>
          <w:p w:rsidR="00056F96" w:rsidRPr="00A5746B" w:rsidRDefault="00056F96" w:rsidP="007B0B93">
            <w:pPr>
              <w:jc w:val="center"/>
              <w:rPr>
                <w:rFonts w:eastAsia="Times New Roman"/>
                <w:sz w:val="22"/>
                <w:lang w:eastAsia="ru-RU"/>
              </w:rPr>
            </w:pPr>
            <w:r w:rsidRPr="00A5746B">
              <w:rPr>
                <w:rFonts w:eastAsia="Times New Roman"/>
                <w:sz w:val="22"/>
                <w:lang w:eastAsia="ru-RU"/>
              </w:rPr>
              <w:t>-</w:t>
            </w:r>
          </w:p>
        </w:tc>
        <w:tc>
          <w:tcPr>
            <w:tcW w:w="606" w:type="pct"/>
            <w:vAlign w:val="center"/>
          </w:tcPr>
          <w:p w:rsidR="00056F96" w:rsidRPr="00A5746B" w:rsidRDefault="00056F96" w:rsidP="00D76677">
            <w:pPr>
              <w:jc w:val="center"/>
              <w:rPr>
                <w:rFonts w:eastAsia="Times New Roman"/>
                <w:iCs/>
                <w:sz w:val="22"/>
                <w:lang w:eastAsia="ru-RU"/>
              </w:rPr>
            </w:pPr>
            <w:r w:rsidRPr="00A5746B">
              <w:rPr>
                <w:rFonts w:eastAsia="Times New Roman"/>
                <w:iCs/>
                <w:sz w:val="22"/>
                <w:lang w:eastAsia="ru-RU"/>
              </w:rPr>
              <w:t>115,610</w:t>
            </w:r>
          </w:p>
        </w:tc>
        <w:tc>
          <w:tcPr>
            <w:tcW w:w="289" w:type="pct"/>
            <w:vAlign w:val="center"/>
          </w:tcPr>
          <w:p w:rsidR="00056F96" w:rsidRPr="00A5746B" w:rsidRDefault="00056F96" w:rsidP="007B0B93">
            <w:pPr>
              <w:jc w:val="center"/>
              <w:rPr>
                <w:rFonts w:eastAsia="Times New Roman"/>
                <w:sz w:val="22"/>
                <w:lang w:eastAsia="ru-RU"/>
              </w:rPr>
            </w:pPr>
            <w:r w:rsidRPr="00A5746B">
              <w:rPr>
                <w:rFonts w:eastAsia="Times New Roman"/>
                <w:sz w:val="22"/>
                <w:lang w:eastAsia="ru-RU"/>
              </w:rPr>
              <w:t>-</w:t>
            </w:r>
          </w:p>
        </w:tc>
        <w:tc>
          <w:tcPr>
            <w:tcW w:w="436" w:type="pct"/>
            <w:vAlign w:val="center"/>
          </w:tcPr>
          <w:p w:rsidR="00056F96" w:rsidRPr="00A5746B" w:rsidRDefault="00056F96" w:rsidP="00D76677">
            <w:pPr>
              <w:jc w:val="center"/>
              <w:rPr>
                <w:rFonts w:eastAsia="Times New Roman"/>
                <w:iCs/>
                <w:sz w:val="22"/>
                <w:lang w:eastAsia="ru-RU"/>
              </w:rPr>
            </w:pPr>
            <w:r w:rsidRPr="00A5746B">
              <w:rPr>
                <w:rFonts w:eastAsia="Times New Roman"/>
                <w:iCs/>
                <w:sz w:val="22"/>
                <w:lang w:eastAsia="ru-RU"/>
              </w:rPr>
              <w:t>58,4</w:t>
            </w:r>
          </w:p>
        </w:tc>
        <w:tc>
          <w:tcPr>
            <w:tcW w:w="490" w:type="pct"/>
            <w:vAlign w:val="center"/>
          </w:tcPr>
          <w:p w:rsidR="00056F96" w:rsidRPr="00A5746B" w:rsidRDefault="00056F96" w:rsidP="007B0B93">
            <w:pPr>
              <w:jc w:val="center"/>
              <w:rPr>
                <w:rFonts w:eastAsia="Times New Roman"/>
                <w:sz w:val="22"/>
                <w:lang w:eastAsia="ru-RU"/>
              </w:rPr>
            </w:pPr>
            <w:r w:rsidRPr="00A5746B">
              <w:rPr>
                <w:rFonts w:eastAsia="Times New Roman"/>
                <w:sz w:val="22"/>
                <w:lang w:eastAsia="ru-RU"/>
              </w:rPr>
              <w:t>-</w:t>
            </w:r>
          </w:p>
        </w:tc>
      </w:tr>
      <w:tr w:rsidR="00C918B1" w:rsidRPr="00A5746B" w:rsidTr="00C918B1">
        <w:trPr>
          <w:cantSplit/>
        </w:trPr>
        <w:tc>
          <w:tcPr>
            <w:tcW w:w="732" w:type="pct"/>
            <w:vAlign w:val="center"/>
          </w:tcPr>
          <w:p w:rsidR="00056F96" w:rsidRPr="00A5746B" w:rsidRDefault="00056F96" w:rsidP="00D76677">
            <w:pPr>
              <w:jc w:val="center"/>
              <w:rPr>
                <w:sz w:val="22"/>
              </w:rPr>
            </w:pPr>
            <w:r w:rsidRPr="00A5746B">
              <w:rPr>
                <w:sz w:val="22"/>
              </w:rPr>
              <w:t>Котельная (п.Яр, ул. Советская, 1)</w:t>
            </w:r>
          </w:p>
        </w:tc>
        <w:tc>
          <w:tcPr>
            <w:tcW w:w="335" w:type="pct"/>
            <w:vAlign w:val="bottom"/>
          </w:tcPr>
          <w:p w:rsidR="00056F96" w:rsidRPr="00A5746B" w:rsidRDefault="00056F96" w:rsidP="007B0B93">
            <w:pPr>
              <w:jc w:val="left"/>
              <w:rPr>
                <w:rFonts w:eastAsia="Times New Roman"/>
                <w:sz w:val="22"/>
                <w:lang w:eastAsia="ru-RU"/>
              </w:rPr>
            </w:pPr>
            <w:r w:rsidRPr="00A5746B">
              <w:rPr>
                <w:rFonts w:eastAsia="Times New Roman"/>
                <w:sz w:val="22"/>
                <w:lang w:eastAsia="ru-RU"/>
              </w:rPr>
              <w:t>2356</w:t>
            </w:r>
          </w:p>
        </w:tc>
        <w:tc>
          <w:tcPr>
            <w:tcW w:w="428" w:type="pct"/>
            <w:vAlign w:val="center"/>
          </w:tcPr>
          <w:p w:rsidR="00056F96" w:rsidRPr="00A5746B" w:rsidRDefault="00056F96" w:rsidP="007B0B93">
            <w:pPr>
              <w:jc w:val="left"/>
              <w:rPr>
                <w:rFonts w:eastAsia="Times New Roman"/>
                <w:sz w:val="22"/>
                <w:lang w:eastAsia="ru-RU"/>
              </w:rPr>
            </w:pPr>
            <w:r w:rsidRPr="00A5746B">
              <w:rPr>
                <w:rFonts w:eastAsia="Times New Roman"/>
                <w:sz w:val="22"/>
                <w:lang w:eastAsia="ru-RU"/>
              </w:rPr>
              <w:t>2181</w:t>
            </w:r>
          </w:p>
        </w:tc>
        <w:tc>
          <w:tcPr>
            <w:tcW w:w="415" w:type="pct"/>
            <w:vAlign w:val="center"/>
          </w:tcPr>
          <w:p w:rsidR="00056F96" w:rsidRPr="00A5746B" w:rsidRDefault="00056F96" w:rsidP="007B0B93">
            <w:pPr>
              <w:jc w:val="center"/>
              <w:rPr>
                <w:rFonts w:eastAsia="Times New Roman"/>
                <w:sz w:val="22"/>
                <w:lang w:eastAsia="ru-RU"/>
              </w:rPr>
            </w:pPr>
            <w:r w:rsidRPr="00A5746B">
              <w:rPr>
                <w:rFonts w:eastAsia="Times New Roman"/>
                <w:sz w:val="22"/>
                <w:lang w:eastAsia="ru-RU"/>
              </w:rPr>
              <w:t>174</w:t>
            </w:r>
          </w:p>
        </w:tc>
        <w:tc>
          <w:tcPr>
            <w:tcW w:w="375" w:type="pct"/>
            <w:vAlign w:val="center"/>
          </w:tcPr>
          <w:p w:rsidR="00056F96" w:rsidRPr="00A5746B" w:rsidRDefault="00056F96" w:rsidP="007B0B93">
            <w:pPr>
              <w:jc w:val="center"/>
              <w:rPr>
                <w:rFonts w:eastAsia="Times New Roman"/>
                <w:sz w:val="22"/>
                <w:lang w:eastAsia="ru-RU"/>
              </w:rPr>
            </w:pPr>
            <w:r w:rsidRPr="00A5746B">
              <w:rPr>
                <w:rFonts w:eastAsia="Times New Roman"/>
                <w:sz w:val="22"/>
                <w:lang w:eastAsia="ru-RU"/>
              </w:rPr>
              <w:t>-</w:t>
            </w:r>
          </w:p>
        </w:tc>
        <w:tc>
          <w:tcPr>
            <w:tcW w:w="429" w:type="pct"/>
            <w:vAlign w:val="center"/>
          </w:tcPr>
          <w:p w:rsidR="00056F96" w:rsidRPr="00A5746B" w:rsidRDefault="00056F96" w:rsidP="007B0B93">
            <w:pPr>
              <w:jc w:val="center"/>
              <w:rPr>
                <w:rFonts w:eastAsia="Times New Roman"/>
                <w:sz w:val="22"/>
                <w:lang w:eastAsia="ru-RU"/>
              </w:rPr>
            </w:pPr>
            <w:r w:rsidRPr="00A5746B">
              <w:rPr>
                <w:rFonts w:eastAsia="Times New Roman"/>
                <w:sz w:val="22"/>
                <w:lang w:eastAsia="ru-RU"/>
              </w:rPr>
              <w:t>-</w:t>
            </w:r>
          </w:p>
        </w:tc>
        <w:tc>
          <w:tcPr>
            <w:tcW w:w="465" w:type="pct"/>
            <w:vAlign w:val="center"/>
          </w:tcPr>
          <w:p w:rsidR="00056F96" w:rsidRPr="00A5746B" w:rsidRDefault="00056F96" w:rsidP="007B0B93">
            <w:pPr>
              <w:jc w:val="center"/>
              <w:rPr>
                <w:rFonts w:eastAsia="Times New Roman"/>
                <w:sz w:val="22"/>
                <w:lang w:eastAsia="ru-RU"/>
              </w:rPr>
            </w:pPr>
            <w:r w:rsidRPr="00A5746B">
              <w:rPr>
                <w:rFonts w:eastAsia="Times New Roman"/>
                <w:sz w:val="22"/>
                <w:lang w:eastAsia="ru-RU"/>
              </w:rPr>
              <w:t>-</w:t>
            </w:r>
          </w:p>
        </w:tc>
        <w:tc>
          <w:tcPr>
            <w:tcW w:w="606" w:type="pct"/>
            <w:vAlign w:val="center"/>
          </w:tcPr>
          <w:p w:rsidR="00056F96" w:rsidRPr="00A5746B" w:rsidRDefault="00056F96" w:rsidP="007B0B93">
            <w:pPr>
              <w:jc w:val="center"/>
              <w:rPr>
                <w:rFonts w:eastAsia="Times New Roman"/>
                <w:iCs/>
                <w:sz w:val="22"/>
                <w:lang w:eastAsia="ru-RU"/>
              </w:rPr>
            </w:pPr>
            <w:r w:rsidRPr="00A5746B">
              <w:rPr>
                <w:rFonts w:eastAsia="Times New Roman"/>
                <w:iCs/>
                <w:sz w:val="22"/>
                <w:lang w:eastAsia="ru-RU"/>
              </w:rPr>
              <w:t>458.79</w:t>
            </w:r>
          </w:p>
        </w:tc>
        <w:tc>
          <w:tcPr>
            <w:tcW w:w="289" w:type="pct"/>
            <w:vAlign w:val="center"/>
          </w:tcPr>
          <w:p w:rsidR="00056F96" w:rsidRPr="00A5746B" w:rsidRDefault="00056F96" w:rsidP="007B0B93">
            <w:pPr>
              <w:jc w:val="center"/>
              <w:rPr>
                <w:rFonts w:eastAsia="Times New Roman"/>
                <w:sz w:val="22"/>
                <w:lang w:eastAsia="ru-RU"/>
              </w:rPr>
            </w:pPr>
            <w:r w:rsidRPr="00A5746B">
              <w:rPr>
                <w:rFonts w:eastAsia="Times New Roman"/>
                <w:sz w:val="22"/>
                <w:lang w:eastAsia="ru-RU"/>
              </w:rPr>
              <w:t>-</w:t>
            </w:r>
          </w:p>
        </w:tc>
        <w:tc>
          <w:tcPr>
            <w:tcW w:w="436" w:type="pct"/>
            <w:vAlign w:val="center"/>
          </w:tcPr>
          <w:p w:rsidR="00056F96" w:rsidRPr="00A5746B" w:rsidRDefault="00056F96" w:rsidP="007B0B93">
            <w:pPr>
              <w:jc w:val="center"/>
              <w:rPr>
                <w:rFonts w:eastAsia="Times New Roman"/>
                <w:iCs/>
                <w:sz w:val="22"/>
                <w:lang w:eastAsia="ru-RU"/>
              </w:rPr>
            </w:pPr>
            <w:r w:rsidRPr="00A5746B">
              <w:rPr>
                <w:rFonts w:eastAsia="Times New Roman"/>
                <w:iCs/>
                <w:sz w:val="22"/>
                <w:lang w:eastAsia="ru-RU"/>
              </w:rPr>
              <w:t>97.39</w:t>
            </w:r>
          </w:p>
        </w:tc>
        <w:tc>
          <w:tcPr>
            <w:tcW w:w="490" w:type="pct"/>
            <w:vAlign w:val="center"/>
          </w:tcPr>
          <w:p w:rsidR="00056F96" w:rsidRPr="00A5746B" w:rsidRDefault="00056F96" w:rsidP="007B0B93">
            <w:pPr>
              <w:jc w:val="center"/>
              <w:rPr>
                <w:rFonts w:eastAsia="Times New Roman"/>
                <w:sz w:val="22"/>
                <w:lang w:eastAsia="ru-RU"/>
              </w:rPr>
            </w:pPr>
            <w:r w:rsidRPr="00A5746B">
              <w:rPr>
                <w:rFonts w:eastAsia="Times New Roman"/>
                <w:sz w:val="22"/>
                <w:lang w:eastAsia="ru-RU"/>
              </w:rPr>
              <w:t>-</w:t>
            </w:r>
          </w:p>
        </w:tc>
      </w:tr>
      <w:tr w:rsidR="00C918B1" w:rsidRPr="00A5746B" w:rsidTr="00C918B1">
        <w:trPr>
          <w:cantSplit/>
        </w:trPr>
        <w:tc>
          <w:tcPr>
            <w:tcW w:w="732" w:type="pct"/>
            <w:vAlign w:val="center"/>
          </w:tcPr>
          <w:p w:rsidR="00056F96" w:rsidRPr="00A5746B" w:rsidRDefault="00056F96" w:rsidP="00D76677">
            <w:pPr>
              <w:jc w:val="center"/>
              <w:rPr>
                <w:sz w:val="22"/>
              </w:rPr>
            </w:pPr>
            <w:r w:rsidRPr="00A5746B">
              <w:rPr>
                <w:sz w:val="22"/>
              </w:rPr>
              <w:t>Котельная (с.Пудем, ул. Гагарина, 2а)</w:t>
            </w:r>
          </w:p>
        </w:tc>
        <w:tc>
          <w:tcPr>
            <w:tcW w:w="335" w:type="pct"/>
            <w:vAlign w:val="bottom"/>
          </w:tcPr>
          <w:p w:rsidR="00056F96" w:rsidRPr="00A5746B" w:rsidRDefault="00056F96" w:rsidP="007B0B93">
            <w:pPr>
              <w:jc w:val="left"/>
              <w:rPr>
                <w:rFonts w:eastAsia="Times New Roman"/>
                <w:sz w:val="22"/>
                <w:lang w:eastAsia="ru-RU"/>
              </w:rPr>
            </w:pPr>
            <w:r w:rsidRPr="00A5746B">
              <w:rPr>
                <w:rFonts w:eastAsia="Times New Roman"/>
                <w:sz w:val="22"/>
                <w:lang w:eastAsia="ru-RU"/>
              </w:rPr>
              <w:t>5300</w:t>
            </w:r>
          </w:p>
        </w:tc>
        <w:tc>
          <w:tcPr>
            <w:tcW w:w="428" w:type="pct"/>
            <w:vAlign w:val="center"/>
          </w:tcPr>
          <w:p w:rsidR="00056F96" w:rsidRPr="00A5746B" w:rsidRDefault="00056F96" w:rsidP="007B0B93">
            <w:pPr>
              <w:jc w:val="left"/>
              <w:rPr>
                <w:rFonts w:eastAsia="Times New Roman"/>
                <w:sz w:val="22"/>
                <w:lang w:eastAsia="ru-RU"/>
              </w:rPr>
            </w:pPr>
            <w:r w:rsidRPr="00A5746B">
              <w:rPr>
                <w:rFonts w:eastAsia="Times New Roman"/>
                <w:sz w:val="22"/>
                <w:lang w:eastAsia="ru-RU"/>
              </w:rPr>
              <w:t>3901</w:t>
            </w:r>
          </w:p>
        </w:tc>
        <w:tc>
          <w:tcPr>
            <w:tcW w:w="415" w:type="pct"/>
            <w:vAlign w:val="center"/>
          </w:tcPr>
          <w:p w:rsidR="00056F96" w:rsidRPr="00A5746B" w:rsidRDefault="00056F96" w:rsidP="007B0B93">
            <w:pPr>
              <w:jc w:val="center"/>
              <w:rPr>
                <w:rFonts w:eastAsia="Times New Roman"/>
                <w:sz w:val="22"/>
                <w:lang w:eastAsia="ru-RU"/>
              </w:rPr>
            </w:pPr>
            <w:r w:rsidRPr="00A5746B">
              <w:rPr>
                <w:rFonts w:eastAsia="Times New Roman"/>
                <w:sz w:val="22"/>
                <w:lang w:eastAsia="ru-RU"/>
              </w:rPr>
              <w:t>1399</w:t>
            </w:r>
          </w:p>
        </w:tc>
        <w:tc>
          <w:tcPr>
            <w:tcW w:w="375" w:type="pct"/>
            <w:vAlign w:val="center"/>
          </w:tcPr>
          <w:p w:rsidR="00056F96" w:rsidRPr="00A5746B" w:rsidRDefault="00056F96" w:rsidP="007B0B93">
            <w:pPr>
              <w:jc w:val="center"/>
              <w:rPr>
                <w:rFonts w:eastAsia="Times New Roman"/>
                <w:sz w:val="22"/>
                <w:lang w:eastAsia="ru-RU"/>
              </w:rPr>
            </w:pPr>
            <w:r w:rsidRPr="00A5746B">
              <w:rPr>
                <w:rFonts w:eastAsia="Times New Roman"/>
                <w:sz w:val="22"/>
                <w:lang w:eastAsia="ru-RU"/>
              </w:rPr>
              <w:t>-</w:t>
            </w:r>
          </w:p>
        </w:tc>
        <w:tc>
          <w:tcPr>
            <w:tcW w:w="429" w:type="pct"/>
            <w:vAlign w:val="center"/>
          </w:tcPr>
          <w:p w:rsidR="00056F96" w:rsidRPr="00A5746B" w:rsidRDefault="00056F96" w:rsidP="007B0B93">
            <w:pPr>
              <w:jc w:val="center"/>
              <w:rPr>
                <w:rFonts w:eastAsia="Times New Roman"/>
                <w:sz w:val="22"/>
                <w:lang w:eastAsia="ru-RU"/>
              </w:rPr>
            </w:pPr>
            <w:r w:rsidRPr="00A5746B">
              <w:rPr>
                <w:rFonts w:eastAsia="Times New Roman"/>
                <w:sz w:val="22"/>
                <w:lang w:eastAsia="ru-RU"/>
              </w:rPr>
              <w:t>-</w:t>
            </w:r>
          </w:p>
        </w:tc>
        <w:tc>
          <w:tcPr>
            <w:tcW w:w="465" w:type="pct"/>
            <w:vAlign w:val="center"/>
          </w:tcPr>
          <w:p w:rsidR="00056F96" w:rsidRPr="00A5746B" w:rsidRDefault="00056F96" w:rsidP="007B0B93">
            <w:pPr>
              <w:jc w:val="center"/>
              <w:rPr>
                <w:rFonts w:eastAsia="Times New Roman"/>
                <w:sz w:val="22"/>
                <w:lang w:eastAsia="ru-RU"/>
              </w:rPr>
            </w:pPr>
            <w:r w:rsidRPr="00A5746B">
              <w:rPr>
                <w:rFonts w:eastAsia="Times New Roman"/>
                <w:sz w:val="22"/>
                <w:lang w:eastAsia="ru-RU"/>
              </w:rPr>
              <w:t>-</w:t>
            </w:r>
          </w:p>
        </w:tc>
        <w:tc>
          <w:tcPr>
            <w:tcW w:w="606" w:type="pct"/>
            <w:vAlign w:val="center"/>
          </w:tcPr>
          <w:p w:rsidR="00056F96" w:rsidRPr="00A5746B" w:rsidRDefault="00056F96" w:rsidP="007B0B93">
            <w:pPr>
              <w:jc w:val="center"/>
              <w:rPr>
                <w:rFonts w:eastAsia="Times New Roman"/>
                <w:iCs/>
                <w:sz w:val="22"/>
                <w:lang w:eastAsia="ru-RU"/>
              </w:rPr>
            </w:pPr>
            <w:r w:rsidRPr="00A5746B">
              <w:rPr>
                <w:rFonts w:eastAsia="Times New Roman"/>
                <w:iCs/>
                <w:sz w:val="22"/>
                <w:lang w:eastAsia="ru-RU"/>
              </w:rPr>
              <w:t>927,00</w:t>
            </w:r>
          </w:p>
        </w:tc>
        <w:tc>
          <w:tcPr>
            <w:tcW w:w="289" w:type="pct"/>
            <w:vAlign w:val="center"/>
          </w:tcPr>
          <w:p w:rsidR="00056F96" w:rsidRPr="00A5746B" w:rsidRDefault="00056F96" w:rsidP="007B0B93">
            <w:pPr>
              <w:jc w:val="center"/>
              <w:rPr>
                <w:rFonts w:eastAsia="Times New Roman"/>
                <w:sz w:val="22"/>
                <w:lang w:eastAsia="ru-RU"/>
              </w:rPr>
            </w:pPr>
            <w:r w:rsidRPr="00A5746B">
              <w:rPr>
                <w:rFonts w:eastAsia="Times New Roman"/>
                <w:sz w:val="22"/>
                <w:lang w:eastAsia="ru-RU"/>
              </w:rPr>
              <w:t>-</w:t>
            </w:r>
          </w:p>
        </w:tc>
        <w:tc>
          <w:tcPr>
            <w:tcW w:w="436" w:type="pct"/>
            <w:vAlign w:val="center"/>
          </w:tcPr>
          <w:p w:rsidR="00056F96" w:rsidRPr="00A5746B" w:rsidRDefault="00056F96" w:rsidP="007B0B93">
            <w:pPr>
              <w:jc w:val="center"/>
              <w:rPr>
                <w:rFonts w:eastAsia="Times New Roman"/>
                <w:iCs/>
                <w:sz w:val="22"/>
                <w:lang w:eastAsia="ru-RU"/>
              </w:rPr>
            </w:pPr>
            <w:r w:rsidRPr="00A5746B">
              <w:rPr>
                <w:rFonts w:eastAsia="Times New Roman"/>
                <w:iCs/>
                <w:sz w:val="22"/>
                <w:lang w:eastAsia="ru-RU"/>
              </w:rPr>
              <w:t>87,45</w:t>
            </w:r>
          </w:p>
        </w:tc>
        <w:tc>
          <w:tcPr>
            <w:tcW w:w="490" w:type="pct"/>
            <w:vAlign w:val="center"/>
          </w:tcPr>
          <w:p w:rsidR="00056F96" w:rsidRPr="00A5746B" w:rsidRDefault="00056F96" w:rsidP="007B0B93">
            <w:pPr>
              <w:jc w:val="center"/>
              <w:rPr>
                <w:rFonts w:eastAsia="Times New Roman"/>
                <w:sz w:val="22"/>
                <w:lang w:eastAsia="ru-RU"/>
              </w:rPr>
            </w:pPr>
            <w:r w:rsidRPr="00A5746B">
              <w:rPr>
                <w:rFonts w:eastAsia="Times New Roman"/>
                <w:sz w:val="22"/>
                <w:lang w:eastAsia="ru-RU"/>
              </w:rPr>
              <w:t>-</w:t>
            </w:r>
          </w:p>
        </w:tc>
      </w:tr>
      <w:tr w:rsidR="00C918B1" w:rsidRPr="00A5746B" w:rsidTr="00C918B1">
        <w:trPr>
          <w:cantSplit/>
        </w:trPr>
        <w:tc>
          <w:tcPr>
            <w:tcW w:w="732" w:type="pct"/>
            <w:vAlign w:val="center"/>
          </w:tcPr>
          <w:p w:rsidR="009736B7" w:rsidRPr="00A5746B" w:rsidRDefault="009736B7" w:rsidP="00D76677">
            <w:pPr>
              <w:jc w:val="center"/>
              <w:rPr>
                <w:sz w:val="22"/>
              </w:rPr>
            </w:pPr>
            <w:r w:rsidRPr="00A5746B">
              <w:rPr>
                <w:sz w:val="22"/>
              </w:rPr>
              <w:t>Котельная (п.Яр, ул. Ф.Васильева, 6а)</w:t>
            </w:r>
          </w:p>
        </w:tc>
        <w:tc>
          <w:tcPr>
            <w:tcW w:w="335" w:type="pct"/>
            <w:vAlign w:val="center"/>
          </w:tcPr>
          <w:p w:rsidR="009736B7" w:rsidRPr="00A5746B" w:rsidRDefault="009736B7" w:rsidP="00A51B5F">
            <w:pPr>
              <w:jc w:val="center"/>
              <w:rPr>
                <w:rFonts w:eastAsia="Times New Roman"/>
                <w:sz w:val="22"/>
                <w:lang w:eastAsia="ru-RU"/>
              </w:rPr>
            </w:pPr>
            <w:r w:rsidRPr="00A5746B">
              <w:rPr>
                <w:rFonts w:eastAsia="Times New Roman"/>
                <w:sz w:val="22"/>
                <w:lang w:eastAsia="ru-RU"/>
              </w:rPr>
              <w:t>2938</w:t>
            </w:r>
          </w:p>
        </w:tc>
        <w:tc>
          <w:tcPr>
            <w:tcW w:w="428" w:type="pct"/>
            <w:vAlign w:val="center"/>
          </w:tcPr>
          <w:p w:rsidR="009736B7" w:rsidRPr="00A5746B" w:rsidRDefault="009736B7" w:rsidP="00A51B5F">
            <w:pPr>
              <w:jc w:val="center"/>
              <w:rPr>
                <w:rFonts w:eastAsia="Times New Roman"/>
                <w:sz w:val="22"/>
                <w:lang w:eastAsia="ru-RU"/>
              </w:rPr>
            </w:pPr>
            <w:r w:rsidRPr="00A5746B">
              <w:rPr>
                <w:rFonts w:eastAsia="Times New Roman"/>
                <w:sz w:val="22"/>
                <w:lang w:eastAsia="ru-RU"/>
              </w:rPr>
              <w:t>2216</w:t>
            </w:r>
          </w:p>
        </w:tc>
        <w:tc>
          <w:tcPr>
            <w:tcW w:w="415" w:type="pct"/>
            <w:vAlign w:val="center"/>
          </w:tcPr>
          <w:p w:rsidR="009736B7" w:rsidRPr="00A5746B" w:rsidRDefault="009736B7" w:rsidP="00D76677">
            <w:pPr>
              <w:jc w:val="center"/>
              <w:rPr>
                <w:rFonts w:eastAsia="Times New Roman"/>
                <w:sz w:val="22"/>
                <w:lang w:eastAsia="ru-RU"/>
              </w:rPr>
            </w:pPr>
            <w:r w:rsidRPr="00A5746B">
              <w:rPr>
                <w:rFonts w:eastAsia="Times New Roman"/>
                <w:sz w:val="22"/>
                <w:lang w:eastAsia="ru-RU"/>
              </w:rPr>
              <w:t>722</w:t>
            </w:r>
          </w:p>
        </w:tc>
        <w:tc>
          <w:tcPr>
            <w:tcW w:w="375" w:type="pct"/>
            <w:vAlign w:val="center"/>
          </w:tcPr>
          <w:p w:rsidR="009736B7" w:rsidRPr="00A5746B" w:rsidRDefault="009736B7" w:rsidP="00A51B5F">
            <w:pPr>
              <w:jc w:val="center"/>
              <w:rPr>
                <w:rFonts w:eastAsia="Times New Roman"/>
                <w:sz w:val="22"/>
                <w:lang w:eastAsia="ru-RU"/>
              </w:rPr>
            </w:pPr>
            <w:r w:rsidRPr="00A5746B">
              <w:rPr>
                <w:rFonts w:eastAsia="Times New Roman"/>
                <w:sz w:val="22"/>
                <w:lang w:eastAsia="ru-RU"/>
              </w:rPr>
              <w:t>952</w:t>
            </w:r>
          </w:p>
        </w:tc>
        <w:tc>
          <w:tcPr>
            <w:tcW w:w="429" w:type="pct"/>
            <w:vAlign w:val="center"/>
          </w:tcPr>
          <w:p w:rsidR="009736B7" w:rsidRPr="00A5746B" w:rsidRDefault="009736B7" w:rsidP="00A51B5F">
            <w:pPr>
              <w:jc w:val="center"/>
              <w:rPr>
                <w:rFonts w:eastAsia="Times New Roman"/>
                <w:sz w:val="22"/>
                <w:lang w:eastAsia="ru-RU"/>
              </w:rPr>
            </w:pPr>
            <w:r w:rsidRPr="00A5746B">
              <w:rPr>
                <w:rFonts w:eastAsia="Times New Roman"/>
                <w:sz w:val="22"/>
                <w:lang w:eastAsia="ru-RU"/>
              </w:rPr>
              <w:t>645</w:t>
            </w:r>
          </w:p>
        </w:tc>
        <w:tc>
          <w:tcPr>
            <w:tcW w:w="465" w:type="pct"/>
            <w:vAlign w:val="center"/>
          </w:tcPr>
          <w:p w:rsidR="009736B7" w:rsidRPr="00A5746B" w:rsidRDefault="009736B7" w:rsidP="00D76677">
            <w:pPr>
              <w:jc w:val="center"/>
              <w:rPr>
                <w:rFonts w:eastAsia="Times New Roman"/>
                <w:iCs/>
                <w:sz w:val="22"/>
                <w:lang w:eastAsia="ru-RU"/>
              </w:rPr>
            </w:pPr>
            <w:r w:rsidRPr="00A5746B">
              <w:rPr>
                <w:rFonts w:eastAsia="Times New Roman"/>
                <w:sz w:val="22"/>
                <w:lang w:eastAsia="ru-RU"/>
              </w:rPr>
              <w:t>307</w:t>
            </w:r>
          </w:p>
        </w:tc>
        <w:tc>
          <w:tcPr>
            <w:tcW w:w="606" w:type="pct"/>
            <w:vAlign w:val="center"/>
          </w:tcPr>
          <w:p w:rsidR="009736B7" w:rsidRPr="00A5746B" w:rsidRDefault="009736B7" w:rsidP="00D76677">
            <w:pPr>
              <w:jc w:val="center"/>
              <w:rPr>
                <w:rFonts w:eastAsia="Times New Roman"/>
                <w:iCs/>
                <w:sz w:val="22"/>
                <w:lang w:eastAsia="ru-RU"/>
              </w:rPr>
            </w:pPr>
            <w:r w:rsidRPr="00A5746B">
              <w:rPr>
                <w:rFonts w:eastAsia="Times New Roman"/>
                <w:iCs/>
                <w:sz w:val="22"/>
                <w:lang w:eastAsia="ru-RU"/>
              </w:rPr>
              <w:t>468.80</w:t>
            </w:r>
          </w:p>
        </w:tc>
        <w:tc>
          <w:tcPr>
            <w:tcW w:w="289" w:type="pct"/>
            <w:vAlign w:val="center"/>
          </w:tcPr>
          <w:p w:rsidR="009736B7" w:rsidRPr="00A5746B" w:rsidRDefault="009736B7" w:rsidP="00D76677">
            <w:pPr>
              <w:jc w:val="center"/>
              <w:rPr>
                <w:rFonts w:eastAsia="Times New Roman"/>
                <w:iCs/>
                <w:sz w:val="22"/>
                <w:lang w:eastAsia="ru-RU"/>
              </w:rPr>
            </w:pPr>
            <w:r w:rsidRPr="00A5746B">
              <w:rPr>
                <w:rFonts w:eastAsia="Times New Roman"/>
                <w:sz w:val="22"/>
                <w:lang w:eastAsia="ru-RU"/>
              </w:rPr>
              <w:t>111.81</w:t>
            </w:r>
          </w:p>
        </w:tc>
        <w:tc>
          <w:tcPr>
            <w:tcW w:w="436" w:type="pct"/>
            <w:vAlign w:val="center"/>
          </w:tcPr>
          <w:p w:rsidR="009736B7" w:rsidRPr="00A5746B" w:rsidRDefault="009736B7" w:rsidP="00A51B5F">
            <w:pPr>
              <w:jc w:val="center"/>
              <w:rPr>
                <w:rFonts w:eastAsia="Times New Roman"/>
                <w:iCs/>
                <w:sz w:val="22"/>
                <w:lang w:eastAsia="ru-RU"/>
              </w:rPr>
            </w:pPr>
            <w:r w:rsidRPr="00A5746B">
              <w:rPr>
                <w:rFonts w:eastAsia="Times New Roman"/>
                <w:iCs/>
                <w:sz w:val="22"/>
                <w:lang w:eastAsia="ru-RU"/>
              </w:rPr>
              <w:t>79.79</w:t>
            </w:r>
          </w:p>
        </w:tc>
        <w:tc>
          <w:tcPr>
            <w:tcW w:w="490" w:type="pct"/>
            <w:vAlign w:val="center"/>
          </w:tcPr>
          <w:p w:rsidR="009736B7" w:rsidRPr="00A5746B" w:rsidRDefault="009736B7" w:rsidP="00D76677">
            <w:pPr>
              <w:jc w:val="center"/>
              <w:rPr>
                <w:rFonts w:eastAsia="Times New Roman"/>
                <w:iCs/>
                <w:sz w:val="22"/>
                <w:lang w:eastAsia="ru-RU"/>
              </w:rPr>
            </w:pPr>
            <w:r w:rsidRPr="00A5746B">
              <w:rPr>
                <w:rFonts w:eastAsia="Times New Roman"/>
                <w:iCs/>
                <w:sz w:val="22"/>
                <w:lang w:eastAsia="ru-RU"/>
              </w:rPr>
              <w:t>59.35</w:t>
            </w:r>
          </w:p>
        </w:tc>
      </w:tr>
      <w:tr w:rsidR="00C918B1" w:rsidRPr="00A5746B" w:rsidTr="00C918B1">
        <w:trPr>
          <w:cantSplit/>
        </w:trPr>
        <w:tc>
          <w:tcPr>
            <w:tcW w:w="732" w:type="pct"/>
            <w:vAlign w:val="center"/>
          </w:tcPr>
          <w:p w:rsidR="00056F96" w:rsidRPr="00A5746B" w:rsidRDefault="00056F96" w:rsidP="00D76677">
            <w:pPr>
              <w:jc w:val="center"/>
              <w:rPr>
                <w:sz w:val="22"/>
              </w:rPr>
            </w:pPr>
            <w:r w:rsidRPr="00A5746B">
              <w:rPr>
                <w:sz w:val="22"/>
              </w:rPr>
              <w:t>Котельная (п.Яр, ул. Ф.Васильева, 29а)</w:t>
            </w:r>
          </w:p>
        </w:tc>
        <w:tc>
          <w:tcPr>
            <w:tcW w:w="335" w:type="pct"/>
            <w:vAlign w:val="center"/>
          </w:tcPr>
          <w:p w:rsidR="00056F96" w:rsidRPr="00A5746B" w:rsidRDefault="00056F96" w:rsidP="00A51B5F">
            <w:pPr>
              <w:jc w:val="center"/>
              <w:rPr>
                <w:rFonts w:eastAsia="Times New Roman"/>
                <w:sz w:val="22"/>
                <w:lang w:eastAsia="ru-RU"/>
              </w:rPr>
            </w:pPr>
            <w:r w:rsidRPr="00A5746B">
              <w:rPr>
                <w:rFonts w:eastAsia="Times New Roman"/>
                <w:sz w:val="22"/>
                <w:lang w:eastAsia="ru-RU"/>
              </w:rPr>
              <w:t>2503</w:t>
            </w:r>
          </w:p>
        </w:tc>
        <w:tc>
          <w:tcPr>
            <w:tcW w:w="428" w:type="pct"/>
            <w:vAlign w:val="center"/>
          </w:tcPr>
          <w:p w:rsidR="00056F96" w:rsidRPr="00A5746B" w:rsidRDefault="00056F96" w:rsidP="00D76677">
            <w:pPr>
              <w:jc w:val="center"/>
              <w:rPr>
                <w:rFonts w:eastAsia="Times New Roman"/>
                <w:sz w:val="22"/>
                <w:lang w:eastAsia="ru-RU"/>
              </w:rPr>
            </w:pPr>
            <w:r w:rsidRPr="00A5746B">
              <w:rPr>
                <w:rFonts w:eastAsia="Times New Roman"/>
                <w:sz w:val="22"/>
                <w:lang w:eastAsia="ru-RU"/>
              </w:rPr>
              <w:t>1402</w:t>
            </w:r>
          </w:p>
        </w:tc>
        <w:tc>
          <w:tcPr>
            <w:tcW w:w="415" w:type="pct"/>
            <w:vAlign w:val="center"/>
          </w:tcPr>
          <w:p w:rsidR="00056F96" w:rsidRPr="00A5746B" w:rsidRDefault="00056F96" w:rsidP="00D76677">
            <w:pPr>
              <w:jc w:val="center"/>
              <w:rPr>
                <w:rFonts w:eastAsia="Times New Roman"/>
                <w:sz w:val="22"/>
                <w:lang w:eastAsia="ru-RU"/>
              </w:rPr>
            </w:pPr>
            <w:r w:rsidRPr="00A5746B">
              <w:rPr>
                <w:rFonts w:eastAsia="Times New Roman"/>
                <w:sz w:val="22"/>
                <w:lang w:eastAsia="ru-RU"/>
              </w:rPr>
              <w:t>1101</w:t>
            </w:r>
          </w:p>
        </w:tc>
        <w:tc>
          <w:tcPr>
            <w:tcW w:w="375" w:type="pct"/>
            <w:vAlign w:val="center"/>
          </w:tcPr>
          <w:p w:rsidR="00056F96" w:rsidRPr="00A5746B" w:rsidRDefault="00056F96" w:rsidP="007B0B93">
            <w:pPr>
              <w:jc w:val="center"/>
              <w:rPr>
                <w:rFonts w:eastAsia="Times New Roman"/>
                <w:sz w:val="22"/>
                <w:lang w:eastAsia="ru-RU"/>
              </w:rPr>
            </w:pPr>
            <w:r w:rsidRPr="00A5746B">
              <w:rPr>
                <w:rFonts w:eastAsia="Times New Roman"/>
                <w:sz w:val="22"/>
                <w:lang w:eastAsia="ru-RU"/>
              </w:rPr>
              <w:t>-</w:t>
            </w:r>
          </w:p>
        </w:tc>
        <w:tc>
          <w:tcPr>
            <w:tcW w:w="429" w:type="pct"/>
            <w:vAlign w:val="center"/>
          </w:tcPr>
          <w:p w:rsidR="00056F96" w:rsidRPr="00A5746B" w:rsidRDefault="00056F96" w:rsidP="007B0B93">
            <w:pPr>
              <w:jc w:val="center"/>
              <w:rPr>
                <w:rFonts w:eastAsia="Times New Roman"/>
                <w:sz w:val="22"/>
                <w:lang w:eastAsia="ru-RU"/>
              </w:rPr>
            </w:pPr>
            <w:r w:rsidRPr="00A5746B">
              <w:rPr>
                <w:rFonts w:eastAsia="Times New Roman"/>
                <w:sz w:val="22"/>
                <w:lang w:eastAsia="ru-RU"/>
              </w:rPr>
              <w:t>-</w:t>
            </w:r>
          </w:p>
        </w:tc>
        <w:tc>
          <w:tcPr>
            <w:tcW w:w="465" w:type="pct"/>
            <w:vAlign w:val="center"/>
          </w:tcPr>
          <w:p w:rsidR="00056F96" w:rsidRPr="00A5746B" w:rsidRDefault="00056F96" w:rsidP="007B0B93">
            <w:pPr>
              <w:jc w:val="center"/>
              <w:rPr>
                <w:rFonts w:eastAsia="Times New Roman"/>
                <w:sz w:val="22"/>
                <w:lang w:eastAsia="ru-RU"/>
              </w:rPr>
            </w:pPr>
            <w:r w:rsidRPr="00A5746B">
              <w:rPr>
                <w:rFonts w:eastAsia="Times New Roman"/>
                <w:sz w:val="22"/>
                <w:lang w:eastAsia="ru-RU"/>
              </w:rPr>
              <w:t>-</w:t>
            </w:r>
          </w:p>
        </w:tc>
        <w:tc>
          <w:tcPr>
            <w:tcW w:w="606" w:type="pct"/>
            <w:vAlign w:val="center"/>
          </w:tcPr>
          <w:p w:rsidR="00056F96" w:rsidRPr="00A5746B" w:rsidRDefault="00056F96" w:rsidP="00D76677">
            <w:pPr>
              <w:jc w:val="center"/>
              <w:rPr>
                <w:rFonts w:eastAsia="Times New Roman"/>
                <w:iCs/>
                <w:sz w:val="22"/>
                <w:lang w:eastAsia="ru-RU"/>
              </w:rPr>
            </w:pPr>
            <w:r w:rsidRPr="00A5746B">
              <w:rPr>
                <w:rFonts w:eastAsia="Times New Roman"/>
                <w:iCs/>
                <w:sz w:val="22"/>
                <w:lang w:eastAsia="ru-RU"/>
              </w:rPr>
              <w:t>433.59</w:t>
            </w:r>
          </w:p>
        </w:tc>
        <w:tc>
          <w:tcPr>
            <w:tcW w:w="289" w:type="pct"/>
            <w:vAlign w:val="center"/>
          </w:tcPr>
          <w:p w:rsidR="00056F96" w:rsidRPr="00A5746B" w:rsidRDefault="00056F96" w:rsidP="00D76677">
            <w:pPr>
              <w:jc w:val="center"/>
              <w:rPr>
                <w:rFonts w:eastAsia="Times New Roman"/>
                <w:iCs/>
                <w:sz w:val="22"/>
                <w:lang w:eastAsia="ru-RU"/>
              </w:rPr>
            </w:pPr>
            <w:r w:rsidRPr="00A5746B">
              <w:rPr>
                <w:rFonts w:eastAsia="Times New Roman"/>
                <w:iCs/>
                <w:sz w:val="22"/>
                <w:lang w:eastAsia="ru-RU"/>
              </w:rPr>
              <w:t>-</w:t>
            </w:r>
          </w:p>
        </w:tc>
        <w:tc>
          <w:tcPr>
            <w:tcW w:w="436" w:type="pct"/>
            <w:vAlign w:val="center"/>
          </w:tcPr>
          <w:p w:rsidR="00056F96" w:rsidRPr="00A5746B" w:rsidRDefault="00056F96" w:rsidP="00D76677">
            <w:pPr>
              <w:jc w:val="center"/>
              <w:rPr>
                <w:rFonts w:eastAsia="Times New Roman"/>
                <w:iCs/>
                <w:sz w:val="22"/>
                <w:lang w:eastAsia="ru-RU"/>
              </w:rPr>
            </w:pPr>
            <w:r w:rsidRPr="00A5746B">
              <w:rPr>
                <w:rFonts w:eastAsia="Times New Roman"/>
                <w:iCs/>
                <w:sz w:val="22"/>
                <w:lang w:eastAsia="ru-RU"/>
              </w:rPr>
              <w:t>86.63</w:t>
            </w:r>
          </w:p>
        </w:tc>
        <w:tc>
          <w:tcPr>
            <w:tcW w:w="490" w:type="pct"/>
            <w:vAlign w:val="center"/>
          </w:tcPr>
          <w:p w:rsidR="00056F96" w:rsidRPr="00A5746B" w:rsidRDefault="00056F96" w:rsidP="00D76677">
            <w:pPr>
              <w:jc w:val="center"/>
              <w:rPr>
                <w:rFonts w:eastAsia="Times New Roman"/>
                <w:iCs/>
                <w:sz w:val="22"/>
                <w:lang w:eastAsia="ru-RU"/>
              </w:rPr>
            </w:pPr>
            <w:r w:rsidRPr="00A5746B">
              <w:rPr>
                <w:rFonts w:eastAsia="Times New Roman"/>
                <w:iCs/>
                <w:sz w:val="22"/>
                <w:lang w:eastAsia="ru-RU"/>
              </w:rPr>
              <w:t>-</w:t>
            </w:r>
          </w:p>
        </w:tc>
      </w:tr>
      <w:tr w:rsidR="00C918B1" w:rsidRPr="00A5746B" w:rsidTr="00C918B1">
        <w:trPr>
          <w:cantSplit/>
        </w:trPr>
        <w:tc>
          <w:tcPr>
            <w:tcW w:w="732" w:type="pct"/>
            <w:vAlign w:val="center"/>
          </w:tcPr>
          <w:p w:rsidR="00056F96" w:rsidRPr="00A5746B" w:rsidRDefault="00056F96" w:rsidP="00D76677">
            <w:pPr>
              <w:jc w:val="center"/>
              <w:rPr>
                <w:sz w:val="22"/>
              </w:rPr>
            </w:pPr>
            <w:r w:rsidRPr="00A5746B">
              <w:rPr>
                <w:sz w:val="22"/>
              </w:rPr>
              <w:t>Котельная (д.Зюино, ул. Школьная, 77а)</w:t>
            </w:r>
          </w:p>
        </w:tc>
        <w:tc>
          <w:tcPr>
            <w:tcW w:w="335" w:type="pct"/>
            <w:vAlign w:val="center"/>
          </w:tcPr>
          <w:p w:rsidR="00056F96" w:rsidRPr="00A5746B" w:rsidRDefault="00056F96" w:rsidP="00D76677">
            <w:pPr>
              <w:jc w:val="center"/>
              <w:rPr>
                <w:rFonts w:eastAsia="Times New Roman"/>
                <w:sz w:val="22"/>
                <w:lang w:eastAsia="ru-RU"/>
              </w:rPr>
            </w:pPr>
            <w:r w:rsidRPr="00A5746B">
              <w:rPr>
                <w:rFonts w:eastAsia="Times New Roman"/>
                <w:sz w:val="22"/>
                <w:lang w:eastAsia="ru-RU"/>
              </w:rPr>
              <w:t>84</w:t>
            </w:r>
          </w:p>
        </w:tc>
        <w:tc>
          <w:tcPr>
            <w:tcW w:w="428" w:type="pct"/>
            <w:vAlign w:val="center"/>
          </w:tcPr>
          <w:p w:rsidR="00056F96" w:rsidRPr="00A5746B" w:rsidRDefault="00056F96" w:rsidP="00D76677">
            <w:pPr>
              <w:jc w:val="center"/>
              <w:rPr>
                <w:rFonts w:eastAsia="Times New Roman"/>
                <w:sz w:val="22"/>
                <w:lang w:eastAsia="ru-RU"/>
              </w:rPr>
            </w:pPr>
            <w:r w:rsidRPr="00A5746B">
              <w:rPr>
                <w:rFonts w:eastAsia="Times New Roman"/>
                <w:sz w:val="22"/>
                <w:lang w:eastAsia="ru-RU"/>
              </w:rPr>
              <w:t>45</w:t>
            </w:r>
          </w:p>
        </w:tc>
        <w:tc>
          <w:tcPr>
            <w:tcW w:w="415" w:type="pct"/>
            <w:vAlign w:val="center"/>
          </w:tcPr>
          <w:p w:rsidR="00056F96" w:rsidRPr="00A5746B" w:rsidRDefault="00056F96" w:rsidP="00D76677">
            <w:pPr>
              <w:jc w:val="center"/>
              <w:rPr>
                <w:rFonts w:eastAsia="Times New Roman"/>
                <w:sz w:val="22"/>
                <w:lang w:eastAsia="ru-RU"/>
              </w:rPr>
            </w:pPr>
            <w:r w:rsidRPr="00A5746B">
              <w:rPr>
                <w:rFonts w:eastAsia="Times New Roman"/>
                <w:sz w:val="22"/>
                <w:lang w:eastAsia="ru-RU"/>
              </w:rPr>
              <w:t>39</w:t>
            </w:r>
          </w:p>
        </w:tc>
        <w:tc>
          <w:tcPr>
            <w:tcW w:w="375" w:type="pct"/>
            <w:vAlign w:val="center"/>
          </w:tcPr>
          <w:p w:rsidR="00056F96" w:rsidRPr="00A5746B" w:rsidRDefault="00056F96" w:rsidP="007B0B93">
            <w:pPr>
              <w:jc w:val="center"/>
              <w:rPr>
                <w:rFonts w:eastAsia="Times New Roman"/>
                <w:sz w:val="22"/>
                <w:lang w:eastAsia="ru-RU"/>
              </w:rPr>
            </w:pPr>
            <w:r w:rsidRPr="00A5746B">
              <w:rPr>
                <w:rFonts w:eastAsia="Times New Roman"/>
                <w:sz w:val="22"/>
                <w:lang w:eastAsia="ru-RU"/>
              </w:rPr>
              <w:t>-</w:t>
            </w:r>
          </w:p>
        </w:tc>
        <w:tc>
          <w:tcPr>
            <w:tcW w:w="429" w:type="pct"/>
            <w:vAlign w:val="center"/>
          </w:tcPr>
          <w:p w:rsidR="00056F96" w:rsidRPr="00A5746B" w:rsidRDefault="00056F96" w:rsidP="007B0B93">
            <w:pPr>
              <w:jc w:val="center"/>
              <w:rPr>
                <w:rFonts w:eastAsia="Times New Roman"/>
                <w:sz w:val="22"/>
                <w:lang w:eastAsia="ru-RU"/>
              </w:rPr>
            </w:pPr>
            <w:r w:rsidRPr="00A5746B">
              <w:rPr>
                <w:rFonts w:eastAsia="Times New Roman"/>
                <w:sz w:val="22"/>
                <w:lang w:eastAsia="ru-RU"/>
              </w:rPr>
              <w:t>-</w:t>
            </w:r>
          </w:p>
        </w:tc>
        <w:tc>
          <w:tcPr>
            <w:tcW w:w="465" w:type="pct"/>
            <w:vAlign w:val="center"/>
          </w:tcPr>
          <w:p w:rsidR="00056F96" w:rsidRPr="00A5746B" w:rsidRDefault="00056F96" w:rsidP="007B0B93">
            <w:pPr>
              <w:jc w:val="center"/>
              <w:rPr>
                <w:rFonts w:eastAsia="Times New Roman"/>
                <w:sz w:val="22"/>
                <w:lang w:eastAsia="ru-RU"/>
              </w:rPr>
            </w:pPr>
            <w:r w:rsidRPr="00A5746B">
              <w:rPr>
                <w:rFonts w:eastAsia="Times New Roman"/>
                <w:sz w:val="22"/>
                <w:lang w:eastAsia="ru-RU"/>
              </w:rPr>
              <w:t>-</w:t>
            </w:r>
          </w:p>
        </w:tc>
        <w:tc>
          <w:tcPr>
            <w:tcW w:w="606" w:type="pct"/>
            <w:vAlign w:val="center"/>
          </w:tcPr>
          <w:p w:rsidR="00056F96" w:rsidRPr="00A5746B" w:rsidRDefault="00056F96" w:rsidP="00D76677">
            <w:pPr>
              <w:jc w:val="center"/>
              <w:rPr>
                <w:rFonts w:eastAsia="Times New Roman"/>
                <w:iCs/>
                <w:sz w:val="22"/>
                <w:lang w:eastAsia="ru-RU"/>
              </w:rPr>
            </w:pPr>
            <w:r w:rsidRPr="00A5746B">
              <w:rPr>
                <w:rFonts w:eastAsia="Times New Roman"/>
                <w:iCs/>
                <w:sz w:val="22"/>
                <w:lang w:eastAsia="ru-RU"/>
              </w:rPr>
              <w:t>11,77</w:t>
            </w:r>
          </w:p>
        </w:tc>
        <w:tc>
          <w:tcPr>
            <w:tcW w:w="289" w:type="pct"/>
            <w:vAlign w:val="center"/>
          </w:tcPr>
          <w:p w:rsidR="00056F96" w:rsidRPr="00A5746B" w:rsidRDefault="00056F96" w:rsidP="007B0B93">
            <w:pPr>
              <w:jc w:val="center"/>
              <w:rPr>
                <w:rFonts w:eastAsia="Times New Roman"/>
                <w:sz w:val="22"/>
                <w:lang w:eastAsia="ru-RU"/>
              </w:rPr>
            </w:pPr>
            <w:r w:rsidRPr="00A5746B">
              <w:rPr>
                <w:rFonts w:eastAsia="Times New Roman"/>
                <w:sz w:val="22"/>
                <w:lang w:eastAsia="ru-RU"/>
              </w:rPr>
              <w:t>-</w:t>
            </w:r>
          </w:p>
        </w:tc>
        <w:tc>
          <w:tcPr>
            <w:tcW w:w="436" w:type="pct"/>
            <w:vAlign w:val="center"/>
          </w:tcPr>
          <w:p w:rsidR="00056F96" w:rsidRPr="00A5746B" w:rsidRDefault="00056F96" w:rsidP="00D76677">
            <w:pPr>
              <w:jc w:val="center"/>
              <w:rPr>
                <w:rFonts w:eastAsia="Times New Roman"/>
                <w:iCs/>
                <w:sz w:val="22"/>
                <w:lang w:eastAsia="ru-RU"/>
              </w:rPr>
            </w:pPr>
            <w:r w:rsidRPr="00A5746B">
              <w:rPr>
                <w:rFonts w:eastAsia="Times New Roman"/>
                <w:iCs/>
                <w:sz w:val="22"/>
                <w:lang w:eastAsia="ru-RU"/>
              </w:rPr>
              <w:t>70</w:t>
            </w:r>
          </w:p>
        </w:tc>
        <w:tc>
          <w:tcPr>
            <w:tcW w:w="490" w:type="pct"/>
            <w:vAlign w:val="center"/>
          </w:tcPr>
          <w:p w:rsidR="00056F96" w:rsidRPr="00A5746B" w:rsidRDefault="00056F96" w:rsidP="007B0B93">
            <w:pPr>
              <w:jc w:val="center"/>
              <w:rPr>
                <w:rFonts w:eastAsia="Times New Roman"/>
                <w:sz w:val="22"/>
                <w:lang w:eastAsia="ru-RU"/>
              </w:rPr>
            </w:pPr>
            <w:r w:rsidRPr="00A5746B">
              <w:rPr>
                <w:rFonts w:eastAsia="Times New Roman"/>
                <w:sz w:val="22"/>
                <w:lang w:eastAsia="ru-RU"/>
              </w:rPr>
              <w:t>-</w:t>
            </w:r>
          </w:p>
        </w:tc>
      </w:tr>
      <w:tr w:rsidR="00C918B1" w:rsidRPr="00A5746B" w:rsidTr="00C918B1">
        <w:trPr>
          <w:cantSplit/>
        </w:trPr>
        <w:tc>
          <w:tcPr>
            <w:tcW w:w="732" w:type="pct"/>
            <w:vAlign w:val="center"/>
          </w:tcPr>
          <w:p w:rsidR="00056F96" w:rsidRPr="00A5746B" w:rsidRDefault="00056F96" w:rsidP="00D76677">
            <w:pPr>
              <w:jc w:val="center"/>
              <w:rPr>
                <w:sz w:val="22"/>
              </w:rPr>
            </w:pPr>
            <w:r w:rsidRPr="00A5746B">
              <w:rPr>
                <w:sz w:val="22"/>
              </w:rPr>
              <w:t>Котельная (д.Бачумово, ул. Школьная, 17а)</w:t>
            </w:r>
          </w:p>
        </w:tc>
        <w:tc>
          <w:tcPr>
            <w:tcW w:w="335" w:type="pct"/>
            <w:vAlign w:val="center"/>
          </w:tcPr>
          <w:p w:rsidR="00056F96" w:rsidRPr="00A5746B" w:rsidRDefault="00056F96" w:rsidP="00D76677">
            <w:pPr>
              <w:jc w:val="center"/>
              <w:rPr>
                <w:rFonts w:eastAsia="Times New Roman"/>
                <w:sz w:val="22"/>
                <w:lang w:eastAsia="ru-RU"/>
              </w:rPr>
            </w:pPr>
            <w:r w:rsidRPr="00A5746B">
              <w:rPr>
                <w:rFonts w:eastAsia="Times New Roman"/>
                <w:sz w:val="22"/>
                <w:lang w:eastAsia="ru-RU"/>
              </w:rPr>
              <w:t>416</w:t>
            </w:r>
          </w:p>
        </w:tc>
        <w:tc>
          <w:tcPr>
            <w:tcW w:w="428" w:type="pct"/>
            <w:vAlign w:val="center"/>
          </w:tcPr>
          <w:p w:rsidR="00056F96" w:rsidRPr="00A5746B" w:rsidRDefault="00056F96" w:rsidP="00D76677">
            <w:pPr>
              <w:jc w:val="center"/>
              <w:rPr>
                <w:rFonts w:eastAsia="Times New Roman"/>
                <w:sz w:val="22"/>
                <w:lang w:eastAsia="ru-RU"/>
              </w:rPr>
            </w:pPr>
            <w:r w:rsidRPr="00A5746B">
              <w:rPr>
                <w:rFonts w:eastAsia="Times New Roman"/>
                <w:sz w:val="22"/>
                <w:lang w:eastAsia="ru-RU"/>
              </w:rPr>
              <w:t>217</w:t>
            </w:r>
          </w:p>
        </w:tc>
        <w:tc>
          <w:tcPr>
            <w:tcW w:w="415" w:type="pct"/>
            <w:vAlign w:val="center"/>
          </w:tcPr>
          <w:p w:rsidR="00056F96" w:rsidRPr="00A5746B" w:rsidRDefault="00056F96" w:rsidP="00D76677">
            <w:pPr>
              <w:jc w:val="center"/>
              <w:rPr>
                <w:rFonts w:eastAsia="Times New Roman"/>
                <w:iCs/>
                <w:sz w:val="22"/>
                <w:lang w:eastAsia="ru-RU"/>
              </w:rPr>
            </w:pPr>
            <w:r w:rsidRPr="00A5746B">
              <w:rPr>
                <w:rFonts w:eastAsia="Times New Roman"/>
                <w:iCs/>
                <w:sz w:val="22"/>
                <w:lang w:eastAsia="ru-RU"/>
              </w:rPr>
              <w:t>200</w:t>
            </w:r>
          </w:p>
        </w:tc>
        <w:tc>
          <w:tcPr>
            <w:tcW w:w="375" w:type="pct"/>
            <w:vAlign w:val="center"/>
          </w:tcPr>
          <w:p w:rsidR="00056F96" w:rsidRPr="00A5746B" w:rsidRDefault="00056F96" w:rsidP="007B0B93">
            <w:pPr>
              <w:jc w:val="center"/>
              <w:rPr>
                <w:rFonts w:eastAsia="Times New Roman"/>
                <w:sz w:val="22"/>
                <w:lang w:eastAsia="ru-RU"/>
              </w:rPr>
            </w:pPr>
            <w:r w:rsidRPr="00A5746B">
              <w:rPr>
                <w:rFonts w:eastAsia="Times New Roman"/>
                <w:sz w:val="22"/>
                <w:lang w:eastAsia="ru-RU"/>
              </w:rPr>
              <w:t>-</w:t>
            </w:r>
          </w:p>
        </w:tc>
        <w:tc>
          <w:tcPr>
            <w:tcW w:w="429" w:type="pct"/>
            <w:vAlign w:val="center"/>
          </w:tcPr>
          <w:p w:rsidR="00056F96" w:rsidRPr="00A5746B" w:rsidRDefault="00056F96" w:rsidP="007B0B93">
            <w:pPr>
              <w:jc w:val="center"/>
              <w:rPr>
                <w:rFonts w:eastAsia="Times New Roman"/>
                <w:sz w:val="22"/>
                <w:lang w:eastAsia="ru-RU"/>
              </w:rPr>
            </w:pPr>
            <w:r w:rsidRPr="00A5746B">
              <w:rPr>
                <w:rFonts w:eastAsia="Times New Roman"/>
                <w:sz w:val="22"/>
                <w:lang w:eastAsia="ru-RU"/>
              </w:rPr>
              <w:t>-</w:t>
            </w:r>
          </w:p>
        </w:tc>
        <w:tc>
          <w:tcPr>
            <w:tcW w:w="465" w:type="pct"/>
            <w:vAlign w:val="center"/>
          </w:tcPr>
          <w:p w:rsidR="00056F96" w:rsidRPr="00A5746B" w:rsidRDefault="00056F96" w:rsidP="007B0B93">
            <w:pPr>
              <w:jc w:val="center"/>
              <w:rPr>
                <w:rFonts w:eastAsia="Times New Roman"/>
                <w:sz w:val="22"/>
                <w:lang w:eastAsia="ru-RU"/>
              </w:rPr>
            </w:pPr>
            <w:r w:rsidRPr="00A5746B">
              <w:rPr>
                <w:rFonts w:eastAsia="Times New Roman"/>
                <w:sz w:val="22"/>
                <w:lang w:eastAsia="ru-RU"/>
              </w:rPr>
              <w:t>-</w:t>
            </w:r>
          </w:p>
        </w:tc>
        <w:tc>
          <w:tcPr>
            <w:tcW w:w="606" w:type="pct"/>
            <w:vAlign w:val="center"/>
          </w:tcPr>
          <w:p w:rsidR="00056F96" w:rsidRPr="00A5746B" w:rsidRDefault="00056F96" w:rsidP="00D76677">
            <w:pPr>
              <w:jc w:val="center"/>
              <w:rPr>
                <w:rFonts w:eastAsia="Times New Roman"/>
                <w:iCs/>
                <w:sz w:val="22"/>
                <w:lang w:eastAsia="ru-RU"/>
              </w:rPr>
            </w:pPr>
            <w:r w:rsidRPr="00A5746B">
              <w:rPr>
                <w:rFonts w:eastAsia="Times New Roman"/>
                <w:iCs/>
                <w:sz w:val="22"/>
                <w:lang w:eastAsia="ru-RU"/>
              </w:rPr>
              <w:t>68,22</w:t>
            </w:r>
          </w:p>
        </w:tc>
        <w:tc>
          <w:tcPr>
            <w:tcW w:w="289" w:type="pct"/>
            <w:vAlign w:val="center"/>
          </w:tcPr>
          <w:p w:rsidR="00056F96" w:rsidRPr="00A5746B" w:rsidRDefault="00056F96" w:rsidP="007B0B93">
            <w:pPr>
              <w:jc w:val="center"/>
              <w:rPr>
                <w:rFonts w:eastAsia="Times New Roman"/>
                <w:sz w:val="22"/>
                <w:lang w:eastAsia="ru-RU"/>
              </w:rPr>
            </w:pPr>
            <w:r w:rsidRPr="00A5746B">
              <w:rPr>
                <w:rFonts w:eastAsia="Times New Roman"/>
                <w:sz w:val="22"/>
                <w:lang w:eastAsia="ru-RU"/>
              </w:rPr>
              <w:t>-</w:t>
            </w:r>
          </w:p>
        </w:tc>
        <w:tc>
          <w:tcPr>
            <w:tcW w:w="436" w:type="pct"/>
            <w:vAlign w:val="center"/>
          </w:tcPr>
          <w:p w:rsidR="00056F96" w:rsidRPr="00A5746B" w:rsidRDefault="00056F96" w:rsidP="00D76677">
            <w:pPr>
              <w:jc w:val="center"/>
              <w:rPr>
                <w:rFonts w:eastAsia="Times New Roman"/>
                <w:iCs/>
                <w:sz w:val="22"/>
                <w:lang w:eastAsia="ru-RU"/>
              </w:rPr>
            </w:pPr>
            <w:r w:rsidRPr="00A5746B">
              <w:rPr>
                <w:rFonts w:eastAsia="Times New Roman"/>
                <w:iCs/>
                <w:sz w:val="22"/>
                <w:lang w:eastAsia="ru-RU"/>
              </w:rPr>
              <w:t>81,94</w:t>
            </w:r>
          </w:p>
        </w:tc>
        <w:tc>
          <w:tcPr>
            <w:tcW w:w="490" w:type="pct"/>
            <w:vAlign w:val="center"/>
          </w:tcPr>
          <w:p w:rsidR="00056F96" w:rsidRPr="00A5746B" w:rsidRDefault="00056F96" w:rsidP="007B0B93">
            <w:pPr>
              <w:jc w:val="center"/>
              <w:rPr>
                <w:rFonts w:eastAsia="Times New Roman"/>
                <w:sz w:val="22"/>
                <w:lang w:eastAsia="ru-RU"/>
              </w:rPr>
            </w:pPr>
            <w:r w:rsidRPr="00A5746B">
              <w:rPr>
                <w:rFonts w:eastAsia="Times New Roman"/>
                <w:sz w:val="22"/>
                <w:lang w:eastAsia="ru-RU"/>
              </w:rPr>
              <w:t>-</w:t>
            </w:r>
          </w:p>
        </w:tc>
      </w:tr>
      <w:tr w:rsidR="00C918B1" w:rsidRPr="00A5746B" w:rsidTr="00C918B1">
        <w:trPr>
          <w:cantSplit/>
        </w:trPr>
        <w:tc>
          <w:tcPr>
            <w:tcW w:w="732" w:type="pct"/>
            <w:vAlign w:val="center"/>
          </w:tcPr>
          <w:p w:rsidR="00056F96" w:rsidRPr="00A5746B" w:rsidRDefault="00056F96" w:rsidP="00D76677">
            <w:pPr>
              <w:jc w:val="center"/>
              <w:rPr>
                <w:sz w:val="22"/>
              </w:rPr>
            </w:pPr>
            <w:r w:rsidRPr="00A5746B">
              <w:rPr>
                <w:sz w:val="22"/>
              </w:rPr>
              <w:t>Котельная (д. Ворца, ул. Чапаевская, 66)</w:t>
            </w:r>
          </w:p>
        </w:tc>
        <w:tc>
          <w:tcPr>
            <w:tcW w:w="335" w:type="pct"/>
            <w:vAlign w:val="center"/>
          </w:tcPr>
          <w:p w:rsidR="00056F96" w:rsidRPr="00A5746B" w:rsidRDefault="00056F96" w:rsidP="00D76677">
            <w:pPr>
              <w:jc w:val="center"/>
              <w:rPr>
                <w:rFonts w:eastAsia="Times New Roman"/>
                <w:sz w:val="22"/>
                <w:lang w:eastAsia="ru-RU"/>
              </w:rPr>
            </w:pPr>
            <w:r w:rsidRPr="00A5746B">
              <w:rPr>
                <w:rFonts w:eastAsia="Times New Roman"/>
                <w:sz w:val="22"/>
                <w:lang w:eastAsia="ru-RU"/>
              </w:rPr>
              <w:t>259</w:t>
            </w:r>
          </w:p>
        </w:tc>
        <w:tc>
          <w:tcPr>
            <w:tcW w:w="428" w:type="pct"/>
            <w:vAlign w:val="center"/>
          </w:tcPr>
          <w:p w:rsidR="00056F96" w:rsidRPr="00A5746B" w:rsidRDefault="00056F96" w:rsidP="00D76677">
            <w:pPr>
              <w:jc w:val="center"/>
              <w:rPr>
                <w:rFonts w:eastAsia="Times New Roman"/>
                <w:sz w:val="22"/>
                <w:lang w:eastAsia="ru-RU"/>
              </w:rPr>
            </w:pPr>
            <w:r w:rsidRPr="00A5746B">
              <w:rPr>
                <w:rFonts w:eastAsia="Times New Roman"/>
                <w:sz w:val="22"/>
                <w:lang w:eastAsia="ru-RU"/>
              </w:rPr>
              <w:t>123</w:t>
            </w:r>
          </w:p>
        </w:tc>
        <w:tc>
          <w:tcPr>
            <w:tcW w:w="415" w:type="pct"/>
            <w:vAlign w:val="center"/>
          </w:tcPr>
          <w:p w:rsidR="00056F96" w:rsidRPr="00A5746B" w:rsidRDefault="00056F96" w:rsidP="00D76677">
            <w:pPr>
              <w:jc w:val="center"/>
              <w:rPr>
                <w:rFonts w:eastAsia="Times New Roman"/>
                <w:iCs/>
                <w:sz w:val="22"/>
                <w:lang w:eastAsia="ru-RU"/>
              </w:rPr>
            </w:pPr>
            <w:r w:rsidRPr="00A5746B">
              <w:rPr>
                <w:rFonts w:eastAsia="Times New Roman"/>
                <w:iCs/>
                <w:sz w:val="22"/>
                <w:lang w:eastAsia="ru-RU"/>
              </w:rPr>
              <w:t>135</w:t>
            </w:r>
          </w:p>
        </w:tc>
        <w:tc>
          <w:tcPr>
            <w:tcW w:w="375" w:type="pct"/>
            <w:vAlign w:val="center"/>
          </w:tcPr>
          <w:p w:rsidR="00056F96" w:rsidRPr="00A5746B" w:rsidRDefault="00056F96" w:rsidP="007B0B93">
            <w:pPr>
              <w:jc w:val="center"/>
              <w:rPr>
                <w:rFonts w:eastAsia="Times New Roman"/>
                <w:sz w:val="22"/>
                <w:lang w:eastAsia="ru-RU"/>
              </w:rPr>
            </w:pPr>
            <w:r w:rsidRPr="00A5746B">
              <w:rPr>
                <w:rFonts w:eastAsia="Times New Roman"/>
                <w:sz w:val="22"/>
                <w:lang w:eastAsia="ru-RU"/>
              </w:rPr>
              <w:t>-</w:t>
            </w:r>
          </w:p>
        </w:tc>
        <w:tc>
          <w:tcPr>
            <w:tcW w:w="429" w:type="pct"/>
            <w:vAlign w:val="center"/>
          </w:tcPr>
          <w:p w:rsidR="00056F96" w:rsidRPr="00A5746B" w:rsidRDefault="00056F96" w:rsidP="007B0B93">
            <w:pPr>
              <w:jc w:val="center"/>
              <w:rPr>
                <w:rFonts w:eastAsia="Times New Roman"/>
                <w:sz w:val="22"/>
                <w:lang w:eastAsia="ru-RU"/>
              </w:rPr>
            </w:pPr>
            <w:r w:rsidRPr="00A5746B">
              <w:rPr>
                <w:rFonts w:eastAsia="Times New Roman"/>
                <w:sz w:val="22"/>
                <w:lang w:eastAsia="ru-RU"/>
              </w:rPr>
              <w:t>-</w:t>
            </w:r>
          </w:p>
        </w:tc>
        <w:tc>
          <w:tcPr>
            <w:tcW w:w="465" w:type="pct"/>
            <w:vAlign w:val="center"/>
          </w:tcPr>
          <w:p w:rsidR="00056F96" w:rsidRPr="00A5746B" w:rsidRDefault="00056F96" w:rsidP="007B0B93">
            <w:pPr>
              <w:jc w:val="center"/>
              <w:rPr>
                <w:rFonts w:eastAsia="Times New Roman"/>
                <w:sz w:val="22"/>
                <w:lang w:eastAsia="ru-RU"/>
              </w:rPr>
            </w:pPr>
            <w:r w:rsidRPr="00A5746B">
              <w:rPr>
                <w:rFonts w:eastAsia="Times New Roman"/>
                <w:sz w:val="22"/>
                <w:lang w:eastAsia="ru-RU"/>
              </w:rPr>
              <w:t>-</w:t>
            </w:r>
          </w:p>
        </w:tc>
        <w:tc>
          <w:tcPr>
            <w:tcW w:w="606" w:type="pct"/>
            <w:vAlign w:val="center"/>
          </w:tcPr>
          <w:p w:rsidR="00056F96" w:rsidRPr="00A5746B" w:rsidRDefault="00056F96" w:rsidP="00D76677">
            <w:pPr>
              <w:jc w:val="center"/>
              <w:rPr>
                <w:rFonts w:eastAsia="Times New Roman"/>
                <w:iCs/>
                <w:sz w:val="22"/>
                <w:lang w:eastAsia="ru-RU"/>
              </w:rPr>
            </w:pPr>
            <w:r w:rsidRPr="00A5746B">
              <w:rPr>
                <w:rFonts w:eastAsia="Times New Roman"/>
                <w:iCs/>
                <w:sz w:val="22"/>
                <w:lang w:eastAsia="ru-RU"/>
              </w:rPr>
              <w:t>30,63</w:t>
            </w:r>
          </w:p>
        </w:tc>
        <w:tc>
          <w:tcPr>
            <w:tcW w:w="289" w:type="pct"/>
            <w:vAlign w:val="center"/>
          </w:tcPr>
          <w:p w:rsidR="00056F96" w:rsidRPr="00A5746B" w:rsidRDefault="00056F96" w:rsidP="007B0B93">
            <w:pPr>
              <w:jc w:val="center"/>
              <w:rPr>
                <w:rFonts w:eastAsia="Times New Roman"/>
                <w:sz w:val="22"/>
                <w:lang w:eastAsia="ru-RU"/>
              </w:rPr>
            </w:pPr>
            <w:r w:rsidRPr="00A5746B">
              <w:rPr>
                <w:rFonts w:eastAsia="Times New Roman"/>
                <w:sz w:val="22"/>
                <w:lang w:eastAsia="ru-RU"/>
              </w:rPr>
              <w:t>-</w:t>
            </w:r>
          </w:p>
        </w:tc>
        <w:tc>
          <w:tcPr>
            <w:tcW w:w="436" w:type="pct"/>
            <w:vAlign w:val="center"/>
          </w:tcPr>
          <w:p w:rsidR="00056F96" w:rsidRPr="00A5746B" w:rsidRDefault="00056F96" w:rsidP="00D76677">
            <w:pPr>
              <w:jc w:val="center"/>
              <w:rPr>
                <w:rFonts w:eastAsia="Times New Roman"/>
                <w:iCs/>
                <w:sz w:val="22"/>
                <w:lang w:eastAsia="ru-RU"/>
              </w:rPr>
            </w:pPr>
            <w:r w:rsidRPr="00A5746B">
              <w:rPr>
                <w:rFonts w:eastAsia="Times New Roman"/>
                <w:iCs/>
                <w:sz w:val="22"/>
                <w:lang w:eastAsia="ru-RU"/>
              </w:rPr>
              <w:t>59</w:t>
            </w:r>
          </w:p>
        </w:tc>
        <w:tc>
          <w:tcPr>
            <w:tcW w:w="490" w:type="pct"/>
            <w:vAlign w:val="center"/>
          </w:tcPr>
          <w:p w:rsidR="00056F96" w:rsidRPr="00A5746B" w:rsidRDefault="00056F96" w:rsidP="007B0B93">
            <w:pPr>
              <w:jc w:val="center"/>
              <w:rPr>
                <w:rFonts w:eastAsia="Times New Roman"/>
                <w:sz w:val="22"/>
                <w:lang w:eastAsia="ru-RU"/>
              </w:rPr>
            </w:pPr>
            <w:r w:rsidRPr="00A5746B">
              <w:rPr>
                <w:rFonts w:eastAsia="Times New Roman"/>
                <w:sz w:val="22"/>
                <w:lang w:eastAsia="ru-RU"/>
              </w:rPr>
              <w:t>-</w:t>
            </w:r>
          </w:p>
        </w:tc>
      </w:tr>
      <w:tr w:rsidR="00C918B1" w:rsidRPr="00A5746B" w:rsidTr="00C918B1">
        <w:trPr>
          <w:cantSplit/>
        </w:trPr>
        <w:tc>
          <w:tcPr>
            <w:tcW w:w="732" w:type="pct"/>
            <w:vAlign w:val="center"/>
          </w:tcPr>
          <w:p w:rsidR="00056F96" w:rsidRPr="00A5746B" w:rsidRDefault="00056F96" w:rsidP="00D76677">
            <w:pPr>
              <w:jc w:val="center"/>
              <w:rPr>
                <w:sz w:val="22"/>
              </w:rPr>
            </w:pPr>
            <w:r w:rsidRPr="00A5746B">
              <w:rPr>
                <w:sz w:val="22"/>
              </w:rPr>
              <w:t>Котельная (с.Укан, ул. Советская, 15б)</w:t>
            </w:r>
          </w:p>
        </w:tc>
        <w:tc>
          <w:tcPr>
            <w:tcW w:w="335" w:type="pct"/>
            <w:vAlign w:val="center"/>
          </w:tcPr>
          <w:p w:rsidR="00056F96" w:rsidRPr="00A5746B" w:rsidRDefault="00056F96" w:rsidP="00D76677">
            <w:pPr>
              <w:jc w:val="center"/>
              <w:rPr>
                <w:rFonts w:eastAsia="Times New Roman"/>
                <w:sz w:val="22"/>
                <w:lang w:eastAsia="ru-RU"/>
              </w:rPr>
            </w:pPr>
            <w:r w:rsidRPr="00A5746B">
              <w:rPr>
                <w:rFonts w:eastAsia="Times New Roman"/>
                <w:sz w:val="22"/>
                <w:lang w:eastAsia="ru-RU"/>
              </w:rPr>
              <w:t>235</w:t>
            </w:r>
          </w:p>
        </w:tc>
        <w:tc>
          <w:tcPr>
            <w:tcW w:w="428" w:type="pct"/>
            <w:vAlign w:val="center"/>
          </w:tcPr>
          <w:p w:rsidR="00056F96" w:rsidRPr="00A5746B" w:rsidRDefault="00056F96" w:rsidP="00D76677">
            <w:pPr>
              <w:jc w:val="center"/>
              <w:rPr>
                <w:rFonts w:eastAsia="Times New Roman"/>
                <w:sz w:val="22"/>
                <w:lang w:eastAsia="ru-RU"/>
              </w:rPr>
            </w:pPr>
            <w:r w:rsidRPr="00A5746B">
              <w:rPr>
                <w:rFonts w:eastAsia="Times New Roman"/>
                <w:sz w:val="22"/>
                <w:lang w:eastAsia="ru-RU"/>
              </w:rPr>
              <w:t>213</w:t>
            </w:r>
          </w:p>
        </w:tc>
        <w:tc>
          <w:tcPr>
            <w:tcW w:w="415" w:type="pct"/>
            <w:vAlign w:val="center"/>
          </w:tcPr>
          <w:p w:rsidR="00056F96" w:rsidRPr="00A5746B" w:rsidRDefault="00056F96" w:rsidP="00D76677">
            <w:pPr>
              <w:jc w:val="center"/>
              <w:rPr>
                <w:rFonts w:eastAsia="Times New Roman"/>
                <w:iCs/>
                <w:sz w:val="22"/>
                <w:lang w:eastAsia="ru-RU"/>
              </w:rPr>
            </w:pPr>
            <w:r w:rsidRPr="00A5746B">
              <w:rPr>
                <w:rFonts w:eastAsia="Times New Roman"/>
                <w:iCs/>
                <w:sz w:val="22"/>
                <w:lang w:eastAsia="ru-RU"/>
              </w:rPr>
              <w:t>22</w:t>
            </w:r>
          </w:p>
        </w:tc>
        <w:tc>
          <w:tcPr>
            <w:tcW w:w="375" w:type="pct"/>
            <w:vAlign w:val="center"/>
          </w:tcPr>
          <w:p w:rsidR="00056F96" w:rsidRPr="00A5746B" w:rsidRDefault="00056F96" w:rsidP="007B0B93">
            <w:pPr>
              <w:jc w:val="center"/>
              <w:rPr>
                <w:rFonts w:eastAsia="Times New Roman"/>
                <w:sz w:val="22"/>
                <w:lang w:eastAsia="ru-RU"/>
              </w:rPr>
            </w:pPr>
            <w:r w:rsidRPr="00A5746B">
              <w:rPr>
                <w:rFonts w:eastAsia="Times New Roman"/>
                <w:sz w:val="22"/>
                <w:lang w:eastAsia="ru-RU"/>
              </w:rPr>
              <w:t>-</w:t>
            </w:r>
          </w:p>
        </w:tc>
        <w:tc>
          <w:tcPr>
            <w:tcW w:w="429" w:type="pct"/>
            <w:vAlign w:val="center"/>
          </w:tcPr>
          <w:p w:rsidR="00056F96" w:rsidRPr="00A5746B" w:rsidRDefault="00056F96" w:rsidP="007B0B93">
            <w:pPr>
              <w:jc w:val="center"/>
              <w:rPr>
                <w:rFonts w:eastAsia="Times New Roman"/>
                <w:sz w:val="22"/>
                <w:lang w:eastAsia="ru-RU"/>
              </w:rPr>
            </w:pPr>
            <w:r w:rsidRPr="00A5746B">
              <w:rPr>
                <w:rFonts w:eastAsia="Times New Roman"/>
                <w:sz w:val="22"/>
                <w:lang w:eastAsia="ru-RU"/>
              </w:rPr>
              <w:t>-</w:t>
            </w:r>
          </w:p>
        </w:tc>
        <w:tc>
          <w:tcPr>
            <w:tcW w:w="465" w:type="pct"/>
            <w:vAlign w:val="center"/>
          </w:tcPr>
          <w:p w:rsidR="00056F96" w:rsidRPr="00A5746B" w:rsidRDefault="00056F96" w:rsidP="007B0B93">
            <w:pPr>
              <w:jc w:val="center"/>
              <w:rPr>
                <w:rFonts w:eastAsia="Times New Roman"/>
                <w:sz w:val="22"/>
                <w:lang w:eastAsia="ru-RU"/>
              </w:rPr>
            </w:pPr>
            <w:r w:rsidRPr="00A5746B">
              <w:rPr>
                <w:rFonts w:eastAsia="Times New Roman"/>
                <w:sz w:val="22"/>
                <w:lang w:eastAsia="ru-RU"/>
              </w:rPr>
              <w:t>-</w:t>
            </w:r>
          </w:p>
        </w:tc>
        <w:tc>
          <w:tcPr>
            <w:tcW w:w="606" w:type="pct"/>
            <w:vAlign w:val="center"/>
          </w:tcPr>
          <w:p w:rsidR="00056F96" w:rsidRPr="00A5746B" w:rsidRDefault="00056F96" w:rsidP="00D76677">
            <w:pPr>
              <w:jc w:val="center"/>
              <w:rPr>
                <w:rFonts w:eastAsia="Times New Roman"/>
                <w:iCs/>
                <w:sz w:val="22"/>
                <w:lang w:eastAsia="ru-RU"/>
              </w:rPr>
            </w:pPr>
            <w:r w:rsidRPr="00A5746B">
              <w:rPr>
                <w:rFonts w:eastAsia="Times New Roman"/>
                <w:iCs/>
                <w:sz w:val="22"/>
                <w:lang w:eastAsia="ru-RU"/>
              </w:rPr>
              <w:t>28,61</w:t>
            </w:r>
          </w:p>
        </w:tc>
        <w:tc>
          <w:tcPr>
            <w:tcW w:w="289" w:type="pct"/>
            <w:vAlign w:val="center"/>
          </w:tcPr>
          <w:p w:rsidR="00056F96" w:rsidRPr="00A5746B" w:rsidRDefault="00056F96" w:rsidP="007B0B93">
            <w:pPr>
              <w:jc w:val="center"/>
              <w:rPr>
                <w:rFonts w:eastAsia="Times New Roman"/>
                <w:sz w:val="22"/>
                <w:lang w:eastAsia="ru-RU"/>
              </w:rPr>
            </w:pPr>
            <w:r w:rsidRPr="00A5746B">
              <w:rPr>
                <w:rFonts w:eastAsia="Times New Roman"/>
                <w:sz w:val="22"/>
                <w:lang w:eastAsia="ru-RU"/>
              </w:rPr>
              <w:t>-</w:t>
            </w:r>
          </w:p>
        </w:tc>
        <w:tc>
          <w:tcPr>
            <w:tcW w:w="436" w:type="pct"/>
            <w:vAlign w:val="center"/>
          </w:tcPr>
          <w:p w:rsidR="00056F96" w:rsidRPr="00A5746B" w:rsidRDefault="00056F96" w:rsidP="00D76677">
            <w:pPr>
              <w:jc w:val="center"/>
              <w:rPr>
                <w:rFonts w:eastAsia="Times New Roman"/>
                <w:iCs/>
                <w:sz w:val="22"/>
                <w:lang w:eastAsia="ru-RU"/>
              </w:rPr>
            </w:pPr>
            <w:r w:rsidRPr="00A5746B">
              <w:rPr>
                <w:rFonts w:eastAsia="Times New Roman"/>
                <w:iCs/>
                <w:sz w:val="22"/>
                <w:lang w:eastAsia="ru-RU"/>
              </w:rPr>
              <w:t>60,94</w:t>
            </w:r>
          </w:p>
        </w:tc>
        <w:tc>
          <w:tcPr>
            <w:tcW w:w="490" w:type="pct"/>
            <w:vAlign w:val="center"/>
          </w:tcPr>
          <w:p w:rsidR="00056F96" w:rsidRPr="00A5746B" w:rsidRDefault="00056F96" w:rsidP="007B0B93">
            <w:pPr>
              <w:jc w:val="center"/>
              <w:rPr>
                <w:rFonts w:eastAsia="Times New Roman"/>
                <w:sz w:val="22"/>
                <w:lang w:eastAsia="ru-RU"/>
              </w:rPr>
            </w:pPr>
            <w:r w:rsidRPr="00A5746B">
              <w:rPr>
                <w:rFonts w:eastAsia="Times New Roman"/>
                <w:sz w:val="22"/>
                <w:lang w:eastAsia="ru-RU"/>
              </w:rPr>
              <w:t>-</w:t>
            </w:r>
          </w:p>
        </w:tc>
      </w:tr>
      <w:tr w:rsidR="00C918B1" w:rsidRPr="00A5746B" w:rsidTr="00C918B1">
        <w:trPr>
          <w:cantSplit/>
        </w:trPr>
        <w:tc>
          <w:tcPr>
            <w:tcW w:w="732" w:type="pct"/>
            <w:vAlign w:val="center"/>
          </w:tcPr>
          <w:p w:rsidR="00056F96" w:rsidRPr="00A5746B" w:rsidRDefault="00056F96" w:rsidP="00D76677">
            <w:pPr>
              <w:jc w:val="center"/>
              <w:rPr>
                <w:sz w:val="22"/>
              </w:rPr>
            </w:pPr>
            <w:r w:rsidRPr="00A5746B">
              <w:rPr>
                <w:sz w:val="22"/>
              </w:rPr>
              <w:lastRenderedPageBreak/>
              <w:t>Котельная (п. Яр, ул. Ворошилова, 10ж)</w:t>
            </w:r>
          </w:p>
        </w:tc>
        <w:tc>
          <w:tcPr>
            <w:tcW w:w="335" w:type="pct"/>
            <w:vAlign w:val="center"/>
          </w:tcPr>
          <w:p w:rsidR="00056F96" w:rsidRPr="00A5746B" w:rsidRDefault="00056F96" w:rsidP="00D76677">
            <w:pPr>
              <w:jc w:val="center"/>
              <w:rPr>
                <w:rFonts w:eastAsia="Times New Roman"/>
                <w:sz w:val="22"/>
                <w:lang w:eastAsia="ru-RU"/>
              </w:rPr>
            </w:pPr>
            <w:r w:rsidRPr="00A5746B">
              <w:rPr>
                <w:rFonts w:eastAsia="Times New Roman"/>
                <w:sz w:val="22"/>
                <w:lang w:eastAsia="ru-RU"/>
              </w:rPr>
              <w:t>2024</w:t>
            </w:r>
          </w:p>
        </w:tc>
        <w:tc>
          <w:tcPr>
            <w:tcW w:w="428" w:type="pct"/>
            <w:vAlign w:val="center"/>
          </w:tcPr>
          <w:p w:rsidR="00056F96" w:rsidRPr="00A5746B" w:rsidRDefault="00056F96" w:rsidP="00D76677">
            <w:pPr>
              <w:jc w:val="center"/>
              <w:rPr>
                <w:rFonts w:eastAsia="Times New Roman"/>
                <w:sz w:val="22"/>
                <w:lang w:eastAsia="ru-RU"/>
              </w:rPr>
            </w:pPr>
            <w:r w:rsidRPr="00A5746B">
              <w:rPr>
                <w:rFonts w:eastAsia="Times New Roman"/>
                <w:sz w:val="22"/>
                <w:lang w:eastAsia="ru-RU"/>
              </w:rPr>
              <w:t>1759</w:t>
            </w:r>
          </w:p>
        </w:tc>
        <w:tc>
          <w:tcPr>
            <w:tcW w:w="415" w:type="pct"/>
            <w:vAlign w:val="center"/>
          </w:tcPr>
          <w:p w:rsidR="00056F96" w:rsidRPr="00A5746B" w:rsidRDefault="00056F96" w:rsidP="00D76677">
            <w:pPr>
              <w:jc w:val="center"/>
              <w:rPr>
                <w:rFonts w:eastAsia="Times New Roman"/>
                <w:iCs/>
                <w:sz w:val="22"/>
                <w:lang w:eastAsia="ru-RU"/>
              </w:rPr>
            </w:pPr>
            <w:r w:rsidRPr="00A5746B">
              <w:rPr>
                <w:rFonts w:eastAsia="Times New Roman"/>
                <w:iCs/>
                <w:sz w:val="22"/>
                <w:lang w:eastAsia="ru-RU"/>
              </w:rPr>
              <w:t>265</w:t>
            </w:r>
          </w:p>
        </w:tc>
        <w:tc>
          <w:tcPr>
            <w:tcW w:w="375" w:type="pct"/>
            <w:vAlign w:val="center"/>
          </w:tcPr>
          <w:p w:rsidR="00056F96" w:rsidRPr="00A5746B" w:rsidRDefault="00056F96" w:rsidP="007B0B93">
            <w:pPr>
              <w:jc w:val="center"/>
              <w:rPr>
                <w:rFonts w:eastAsia="Times New Roman"/>
                <w:sz w:val="22"/>
                <w:lang w:eastAsia="ru-RU"/>
              </w:rPr>
            </w:pPr>
            <w:r w:rsidRPr="00A5746B">
              <w:rPr>
                <w:rFonts w:eastAsia="Times New Roman"/>
                <w:sz w:val="22"/>
                <w:lang w:eastAsia="ru-RU"/>
              </w:rPr>
              <w:t>-</w:t>
            </w:r>
          </w:p>
        </w:tc>
        <w:tc>
          <w:tcPr>
            <w:tcW w:w="429" w:type="pct"/>
            <w:vAlign w:val="center"/>
          </w:tcPr>
          <w:p w:rsidR="00056F96" w:rsidRPr="00A5746B" w:rsidRDefault="00056F96" w:rsidP="007B0B93">
            <w:pPr>
              <w:jc w:val="center"/>
              <w:rPr>
                <w:rFonts w:eastAsia="Times New Roman"/>
                <w:sz w:val="22"/>
                <w:lang w:eastAsia="ru-RU"/>
              </w:rPr>
            </w:pPr>
            <w:r w:rsidRPr="00A5746B">
              <w:rPr>
                <w:rFonts w:eastAsia="Times New Roman"/>
                <w:sz w:val="22"/>
                <w:lang w:eastAsia="ru-RU"/>
              </w:rPr>
              <w:t>-</w:t>
            </w:r>
          </w:p>
        </w:tc>
        <w:tc>
          <w:tcPr>
            <w:tcW w:w="465" w:type="pct"/>
            <w:vAlign w:val="center"/>
          </w:tcPr>
          <w:p w:rsidR="00056F96" w:rsidRPr="00A5746B" w:rsidRDefault="00056F96" w:rsidP="007B0B93">
            <w:pPr>
              <w:jc w:val="center"/>
              <w:rPr>
                <w:rFonts w:eastAsia="Times New Roman"/>
                <w:sz w:val="22"/>
                <w:lang w:eastAsia="ru-RU"/>
              </w:rPr>
            </w:pPr>
            <w:r w:rsidRPr="00A5746B">
              <w:rPr>
                <w:rFonts w:eastAsia="Times New Roman"/>
                <w:sz w:val="22"/>
                <w:lang w:eastAsia="ru-RU"/>
              </w:rPr>
              <w:t>-</w:t>
            </w:r>
          </w:p>
        </w:tc>
        <w:tc>
          <w:tcPr>
            <w:tcW w:w="606" w:type="pct"/>
            <w:vAlign w:val="center"/>
          </w:tcPr>
          <w:p w:rsidR="00056F96" w:rsidRPr="00A5746B" w:rsidRDefault="00056F96" w:rsidP="00D76677">
            <w:pPr>
              <w:jc w:val="center"/>
              <w:rPr>
                <w:rFonts w:eastAsia="Times New Roman"/>
                <w:iCs/>
                <w:sz w:val="22"/>
                <w:lang w:eastAsia="ru-RU"/>
              </w:rPr>
            </w:pPr>
            <w:r w:rsidRPr="00A5746B">
              <w:rPr>
                <w:rFonts w:eastAsia="Times New Roman"/>
                <w:iCs/>
                <w:sz w:val="22"/>
                <w:lang w:eastAsia="ru-RU"/>
              </w:rPr>
              <w:t>395,53</w:t>
            </w:r>
          </w:p>
        </w:tc>
        <w:tc>
          <w:tcPr>
            <w:tcW w:w="289" w:type="pct"/>
            <w:vAlign w:val="center"/>
          </w:tcPr>
          <w:p w:rsidR="00056F96" w:rsidRPr="00A5746B" w:rsidRDefault="00056F96" w:rsidP="007B0B93">
            <w:pPr>
              <w:jc w:val="center"/>
              <w:rPr>
                <w:rFonts w:eastAsia="Times New Roman"/>
                <w:sz w:val="22"/>
                <w:lang w:eastAsia="ru-RU"/>
              </w:rPr>
            </w:pPr>
            <w:r w:rsidRPr="00A5746B">
              <w:rPr>
                <w:rFonts w:eastAsia="Times New Roman"/>
                <w:sz w:val="22"/>
                <w:lang w:eastAsia="ru-RU"/>
              </w:rPr>
              <w:t>-</w:t>
            </w:r>
          </w:p>
        </w:tc>
        <w:tc>
          <w:tcPr>
            <w:tcW w:w="436" w:type="pct"/>
            <w:vAlign w:val="center"/>
          </w:tcPr>
          <w:p w:rsidR="00056F96" w:rsidRPr="00A5746B" w:rsidRDefault="00056F96" w:rsidP="00D76677">
            <w:pPr>
              <w:jc w:val="center"/>
              <w:rPr>
                <w:rFonts w:eastAsia="Times New Roman"/>
                <w:iCs/>
                <w:sz w:val="22"/>
                <w:lang w:eastAsia="ru-RU"/>
              </w:rPr>
            </w:pPr>
            <w:r w:rsidRPr="00A5746B">
              <w:rPr>
                <w:rFonts w:eastAsia="Times New Roman"/>
                <w:iCs/>
                <w:sz w:val="22"/>
                <w:lang w:eastAsia="ru-RU"/>
              </w:rPr>
              <w:t>97,70</w:t>
            </w:r>
          </w:p>
        </w:tc>
        <w:tc>
          <w:tcPr>
            <w:tcW w:w="490" w:type="pct"/>
            <w:vAlign w:val="center"/>
          </w:tcPr>
          <w:p w:rsidR="00056F96" w:rsidRPr="00A5746B" w:rsidRDefault="00056F96" w:rsidP="007B0B93">
            <w:pPr>
              <w:jc w:val="center"/>
              <w:rPr>
                <w:rFonts w:eastAsia="Times New Roman"/>
                <w:sz w:val="22"/>
                <w:lang w:eastAsia="ru-RU"/>
              </w:rPr>
            </w:pPr>
            <w:r w:rsidRPr="00A5746B">
              <w:rPr>
                <w:rFonts w:eastAsia="Times New Roman"/>
                <w:sz w:val="22"/>
                <w:lang w:eastAsia="ru-RU"/>
              </w:rPr>
              <w:t>-</w:t>
            </w:r>
          </w:p>
        </w:tc>
      </w:tr>
      <w:tr w:rsidR="00C918B1" w:rsidRPr="00A5746B" w:rsidTr="00C918B1">
        <w:trPr>
          <w:cantSplit/>
        </w:trPr>
        <w:tc>
          <w:tcPr>
            <w:tcW w:w="732" w:type="pct"/>
            <w:vAlign w:val="center"/>
          </w:tcPr>
          <w:p w:rsidR="00056F96" w:rsidRPr="00A5746B" w:rsidRDefault="00056F96" w:rsidP="00D76677">
            <w:pPr>
              <w:jc w:val="center"/>
              <w:rPr>
                <w:sz w:val="22"/>
              </w:rPr>
            </w:pPr>
            <w:r w:rsidRPr="00A5746B">
              <w:rPr>
                <w:sz w:val="22"/>
              </w:rPr>
              <w:t>Котельная (д.Бармашур, ул. Советская, 42а)</w:t>
            </w:r>
          </w:p>
        </w:tc>
        <w:tc>
          <w:tcPr>
            <w:tcW w:w="335" w:type="pct"/>
            <w:vAlign w:val="center"/>
          </w:tcPr>
          <w:p w:rsidR="00056F96" w:rsidRPr="00A5746B" w:rsidRDefault="00056F96" w:rsidP="00D76677">
            <w:pPr>
              <w:jc w:val="center"/>
              <w:rPr>
                <w:rFonts w:eastAsia="Times New Roman"/>
                <w:sz w:val="22"/>
                <w:lang w:eastAsia="ru-RU"/>
              </w:rPr>
            </w:pPr>
            <w:r w:rsidRPr="00A5746B">
              <w:rPr>
                <w:rFonts w:eastAsia="Times New Roman"/>
                <w:sz w:val="22"/>
                <w:lang w:eastAsia="ru-RU"/>
              </w:rPr>
              <w:t>550</w:t>
            </w:r>
          </w:p>
        </w:tc>
        <w:tc>
          <w:tcPr>
            <w:tcW w:w="428" w:type="pct"/>
            <w:vAlign w:val="center"/>
          </w:tcPr>
          <w:p w:rsidR="00056F96" w:rsidRPr="00A5746B" w:rsidRDefault="00056F96" w:rsidP="00D76677">
            <w:pPr>
              <w:jc w:val="center"/>
              <w:rPr>
                <w:rFonts w:eastAsia="Times New Roman"/>
                <w:sz w:val="22"/>
                <w:lang w:eastAsia="ru-RU"/>
              </w:rPr>
            </w:pPr>
            <w:r w:rsidRPr="00A5746B">
              <w:rPr>
                <w:rFonts w:eastAsia="Times New Roman"/>
                <w:sz w:val="22"/>
                <w:lang w:eastAsia="ru-RU"/>
              </w:rPr>
              <w:t>501</w:t>
            </w:r>
          </w:p>
        </w:tc>
        <w:tc>
          <w:tcPr>
            <w:tcW w:w="415" w:type="pct"/>
            <w:vAlign w:val="center"/>
          </w:tcPr>
          <w:p w:rsidR="00056F96" w:rsidRPr="00A5746B" w:rsidRDefault="00056F96" w:rsidP="00D76677">
            <w:pPr>
              <w:jc w:val="center"/>
              <w:rPr>
                <w:rFonts w:eastAsia="Times New Roman"/>
                <w:iCs/>
                <w:sz w:val="22"/>
                <w:lang w:eastAsia="ru-RU"/>
              </w:rPr>
            </w:pPr>
            <w:r w:rsidRPr="00A5746B">
              <w:rPr>
                <w:rFonts w:eastAsia="Times New Roman"/>
                <w:iCs/>
                <w:sz w:val="22"/>
                <w:lang w:eastAsia="ru-RU"/>
              </w:rPr>
              <w:t>49</w:t>
            </w:r>
          </w:p>
        </w:tc>
        <w:tc>
          <w:tcPr>
            <w:tcW w:w="375" w:type="pct"/>
            <w:vAlign w:val="center"/>
          </w:tcPr>
          <w:p w:rsidR="00056F96" w:rsidRPr="00A5746B" w:rsidRDefault="00056F96" w:rsidP="007B0B93">
            <w:pPr>
              <w:jc w:val="center"/>
              <w:rPr>
                <w:rFonts w:eastAsia="Times New Roman"/>
                <w:sz w:val="22"/>
                <w:lang w:eastAsia="ru-RU"/>
              </w:rPr>
            </w:pPr>
            <w:r w:rsidRPr="00A5746B">
              <w:rPr>
                <w:rFonts w:eastAsia="Times New Roman"/>
                <w:sz w:val="22"/>
                <w:lang w:eastAsia="ru-RU"/>
              </w:rPr>
              <w:t>-</w:t>
            </w:r>
          </w:p>
        </w:tc>
        <w:tc>
          <w:tcPr>
            <w:tcW w:w="429" w:type="pct"/>
            <w:vAlign w:val="center"/>
          </w:tcPr>
          <w:p w:rsidR="00056F96" w:rsidRPr="00A5746B" w:rsidRDefault="00056F96" w:rsidP="007B0B93">
            <w:pPr>
              <w:jc w:val="center"/>
              <w:rPr>
                <w:rFonts w:eastAsia="Times New Roman"/>
                <w:sz w:val="22"/>
                <w:lang w:eastAsia="ru-RU"/>
              </w:rPr>
            </w:pPr>
            <w:r w:rsidRPr="00A5746B">
              <w:rPr>
                <w:rFonts w:eastAsia="Times New Roman"/>
                <w:sz w:val="22"/>
                <w:lang w:eastAsia="ru-RU"/>
              </w:rPr>
              <w:t>-</w:t>
            </w:r>
          </w:p>
        </w:tc>
        <w:tc>
          <w:tcPr>
            <w:tcW w:w="465" w:type="pct"/>
            <w:vAlign w:val="center"/>
          </w:tcPr>
          <w:p w:rsidR="00056F96" w:rsidRPr="00A5746B" w:rsidRDefault="00056F96" w:rsidP="007B0B93">
            <w:pPr>
              <w:jc w:val="center"/>
              <w:rPr>
                <w:rFonts w:eastAsia="Times New Roman"/>
                <w:sz w:val="22"/>
                <w:lang w:eastAsia="ru-RU"/>
              </w:rPr>
            </w:pPr>
            <w:r w:rsidRPr="00A5746B">
              <w:rPr>
                <w:rFonts w:eastAsia="Times New Roman"/>
                <w:sz w:val="22"/>
                <w:lang w:eastAsia="ru-RU"/>
              </w:rPr>
              <w:t>-</w:t>
            </w:r>
          </w:p>
        </w:tc>
        <w:tc>
          <w:tcPr>
            <w:tcW w:w="606" w:type="pct"/>
            <w:vAlign w:val="center"/>
          </w:tcPr>
          <w:p w:rsidR="00056F96" w:rsidRPr="00A5746B" w:rsidRDefault="00056F96" w:rsidP="00D76677">
            <w:pPr>
              <w:jc w:val="center"/>
              <w:rPr>
                <w:rFonts w:eastAsia="Times New Roman"/>
                <w:iCs/>
                <w:sz w:val="22"/>
                <w:lang w:eastAsia="ru-RU"/>
              </w:rPr>
            </w:pPr>
            <w:r w:rsidRPr="00A5746B">
              <w:rPr>
                <w:rFonts w:eastAsia="Times New Roman"/>
                <w:iCs/>
                <w:sz w:val="22"/>
                <w:lang w:eastAsia="ru-RU"/>
              </w:rPr>
              <w:t>79,24</w:t>
            </w:r>
          </w:p>
        </w:tc>
        <w:tc>
          <w:tcPr>
            <w:tcW w:w="289" w:type="pct"/>
            <w:vAlign w:val="center"/>
          </w:tcPr>
          <w:p w:rsidR="00056F96" w:rsidRPr="00A5746B" w:rsidRDefault="00056F96" w:rsidP="007B0B93">
            <w:pPr>
              <w:jc w:val="center"/>
              <w:rPr>
                <w:rFonts w:eastAsia="Times New Roman"/>
                <w:sz w:val="22"/>
                <w:lang w:eastAsia="ru-RU"/>
              </w:rPr>
            </w:pPr>
            <w:r w:rsidRPr="00A5746B">
              <w:rPr>
                <w:rFonts w:eastAsia="Times New Roman"/>
                <w:sz w:val="22"/>
                <w:lang w:eastAsia="ru-RU"/>
              </w:rPr>
              <w:t>-</w:t>
            </w:r>
          </w:p>
        </w:tc>
        <w:tc>
          <w:tcPr>
            <w:tcW w:w="436" w:type="pct"/>
            <w:vAlign w:val="center"/>
          </w:tcPr>
          <w:p w:rsidR="00056F96" w:rsidRPr="00A5746B" w:rsidRDefault="00056F96" w:rsidP="00D76677">
            <w:pPr>
              <w:jc w:val="center"/>
              <w:rPr>
                <w:rFonts w:eastAsia="Times New Roman"/>
                <w:iCs/>
                <w:sz w:val="22"/>
                <w:lang w:eastAsia="ru-RU"/>
              </w:rPr>
            </w:pPr>
            <w:r w:rsidRPr="00A5746B">
              <w:rPr>
                <w:rFonts w:eastAsia="Times New Roman"/>
                <w:iCs/>
                <w:sz w:val="22"/>
                <w:lang w:eastAsia="ru-RU"/>
              </w:rPr>
              <w:t>72</w:t>
            </w:r>
          </w:p>
        </w:tc>
        <w:tc>
          <w:tcPr>
            <w:tcW w:w="490" w:type="pct"/>
            <w:vAlign w:val="center"/>
          </w:tcPr>
          <w:p w:rsidR="00056F96" w:rsidRPr="00A5746B" w:rsidRDefault="00056F96" w:rsidP="007B0B93">
            <w:pPr>
              <w:jc w:val="center"/>
              <w:rPr>
                <w:rFonts w:eastAsia="Times New Roman"/>
                <w:sz w:val="22"/>
                <w:lang w:eastAsia="ru-RU"/>
              </w:rPr>
            </w:pPr>
            <w:r w:rsidRPr="00A5746B">
              <w:rPr>
                <w:rFonts w:eastAsia="Times New Roman"/>
                <w:sz w:val="22"/>
                <w:lang w:eastAsia="ru-RU"/>
              </w:rPr>
              <w:t>-</w:t>
            </w:r>
          </w:p>
        </w:tc>
      </w:tr>
      <w:tr w:rsidR="00C918B1" w:rsidRPr="00A5746B" w:rsidTr="00C918B1">
        <w:trPr>
          <w:cantSplit/>
        </w:trPr>
        <w:tc>
          <w:tcPr>
            <w:tcW w:w="732" w:type="pct"/>
            <w:vAlign w:val="center"/>
          </w:tcPr>
          <w:p w:rsidR="00056F96" w:rsidRPr="00A5746B" w:rsidRDefault="00056F96" w:rsidP="00D76677">
            <w:pPr>
              <w:jc w:val="center"/>
              <w:rPr>
                <w:sz w:val="22"/>
              </w:rPr>
            </w:pPr>
            <w:r w:rsidRPr="00A5746B">
              <w:rPr>
                <w:sz w:val="22"/>
              </w:rPr>
              <w:t>Котельная (п.Яр, ул. Вокзальная, 21Б)</w:t>
            </w:r>
          </w:p>
        </w:tc>
        <w:tc>
          <w:tcPr>
            <w:tcW w:w="335" w:type="pct"/>
            <w:vAlign w:val="center"/>
          </w:tcPr>
          <w:p w:rsidR="00056F96" w:rsidRPr="00A5746B" w:rsidRDefault="00056F96" w:rsidP="00D76677">
            <w:pPr>
              <w:jc w:val="center"/>
              <w:rPr>
                <w:rFonts w:eastAsia="Times New Roman"/>
                <w:sz w:val="22"/>
                <w:lang w:eastAsia="ru-RU"/>
              </w:rPr>
            </w:pPr>
            <w:r w:rsidRPr="00A5746B">
              <w:rPr>
                <w:rFonts w:eastAsia="Times New Roman"/>
                <w:sz w:val="22"/>
                <w:lang w:eastAsia="ru-RU"/>
              </w:rPr>
              <w:t>-</w:t>
            </w:r>
          </w:p>
        </w:tc>
        <w:tc>
          <w:tcPr>
            <w:tcW w:w="428" w:type="pct"/>
            <w:vAlign w:val="center"/>
          </w:tcPr>
          <w:p w:rsidR="00056F96" w:rsidRPr="00A5746B" w:rsidRDefault="00056F96" w:rsidP="00D76677">
            <w:pPr>
              <w:jc w:val="center"/>
              <w:rPr>
                <w:rFonts w:eastAsia="Times New Roman"/>
                <w:sz w:val="22"/>
                <w:lang w:eastAsia="ru-RU"/>
              </w:rPr>
            </w:pPr>
            <w:r w:rsidRPr="00A5746B">
              <w:rPr>
                <w:rFonts w:eastAsia="Times New Roman"/>
                <w:sz w:val="22"/>
                <w:lang w:eastAsia="ru-RU"/>
              </w:rPr>
              <w:t>-</w:t>
            </w:r>
          </w:p>
        </w:tc>
        <w:tc>
          <w:tcPr>
            <w:tcW w:w="415" w:type="pct"/>
            <w:vAlign w:val="center"/>
          </w:tcPr>
          <w:p w:rsidR="00056F96" w:rsidRPr="00A5746B" w:rsidRDefault="00056F96" w:rsidP="007B0B93">
            <w:pPr>
              <w:jc w:val="center"/>
              <w:rPr>
                <w:rFonts w:eastAsia="Times New Roman"/>
                <w:sz w:val="22"/>
                <w:lang w:eastAsia="ru-RU"/>
              </w:rPr>
            </w:pPr>
            <w:r w:rsidRPr="00A5746B">
              <w:rPr>
                <w:rFonts w:eastAsia="Times New Roman"/>
                <w:sz w:val="22"/>
                <w:lang w:eastAsia="ru-RU"/>
              </w:rPr>
              <w:t>-</w:t>
            </w:r>
          </w:p>
        </w:tc>
        <w:tc>
          <w:tcPr>
            <w:tcW w:w="375" w:type="pct"/>
            <w:vAlign w:val="center"/>
          </w:tcPr>
          <w:p w:rsidR="00056F96" w:rsidRPr="00A5746B" w:rsidRDefault="00056F96" w:rsidP="007B0B93">
            <w:pPr>
              <w:jc w:val="center"/>
              <w:rPr>
                <w:rFonts w:eastAsia="Times New Roman"/>
                <w:sz w:val="22"/>
                <w:lang w:eastAsia="ru-RU"/>
              </w:rPr>
            </w:pPr>
            <w:r w:rsidRPr="00A5746B">
              <w:rPr>
                <w:rFonts w:eastAsia="Times New Roman"/>
                <w:sz w:val="22"/>
                <w:lang w:eastAsia="ru-RU"/>
              </w:rPr>
              <w:t>-</w:t>
            </w:r>
          </w:p>
        </w:tc>
        <w:tc>
          <w:tcPr>
            <w:tcW w:w="429" w:type="pct"/>
            <w:vAlign w:val="center"/>
          </w:tcPr>
          <w:p w:rsidR="00056F96" w:rsidRPr="00A5746B" w:rsidRDefault="00056F96" w:rsidP="007B0B93">
            <w:pPr>
              <w:jc w:val="center"/>
              <w:rPr>
                <w:rFonts w:eastAsia="Times New Roman"/>
                <w:sz w:val="22"/>
                <w:lang w:eastAsia="ru-RU"/>
              </w:rPr>
            </w:pPr>
            <w:r w:rsidRPr="00A5746B">
              <w:rPr>
                <w:rFonts w:eastAsia="Times New Roman"/>
                <w:sz w:val="22"/>
                <w:lang w:eastAsia="ru-RU"/>
              </w:rPr>
              <w:t>-</w:t>
            </w:r>
          </w:p>
        </w:tc>
        <w:tc>
          <w:tcPr>
            <w:tcW w:w="465" w:type="pct"/>
            <w:vAlign w:val="center"/>
          </w:tcPr>
          <w:p w:rsidR="00056F96" w:rsidRPr="00A5746B" w:rsidRDefault="00056F96" w:rsidP="007B0B93">
            <w:pPr>
              <w:jc w:val="center"/>
              <w:rPr>
                <w:rFonts w:eastAsia="Times New Roman"/>
                <w:sz w:val="22"/>
                <w:lang w:eastAsia="ru-RU"/>
              </w:rPr>
            </w:pPr>
            <w:r w:rsidRPr="00A5746B">
              <w:rPr>
                <w:rFonts w:eastAsia="Times New Roman"/>
                <w:sz w:val="22"/>
                <w:lang w:eastAsia="ru-RU"/>
              </w:rPr>
              <w:t>-</w:t>
            </w:r>
          </w:p>
        </w:tc>
        <w:tc>
          <w:tcPr>
            <w:tcW w:w="606" w:type="pct"/>
            <w:vAlign w:val="center"/>
          </w:tcPr>
          <w:p w:rsidR="00056F96" w:rsidRPr="00A5746B" w:rsidRDefault="00056F96" w:rsidP="007B0B93">
            <w:pPr>
              <w:jc w:val="center"/>
              <w:rPr>
                <w:rFonts w:eastAsia="Times New Roman"/>
                <w:sz w:val="22"/>
                <w:lang w:eastAsia="ru-RU"/>
              </w:rPr>
            </w:pPr>
            <w:r w:rsidRPr="00A5746B">
              <w:rPr>
                <w:rFonts w:eastAsia="Times New Roman"/>
                <w:sz w:val="22"/>
                <w:lang w:eastAsia="ru-RU"/>
              </w:rPr>
              <w:t>-</w:t>
            </w:r>
          </w:p>
        </w:tc>
        <w:tc>
          <w:tcPr>
            <w:tcW w:w="289" w:type="pct"/>
            <w:vAlign w:val="center"/>
          </w:tcPr>
          <w:p w:rsidR="00056F96" w:rsidRPr="00A5746B" w:rsidRDefault="00056F96" w:rsidP="007B0B93">
            <w:pPr>
              <w:jc w:val="center"/>
              <w:rPr>
                <w:rFonts w:eastAsia="Times New Roman"/>
                <w:sz w:val="22"/>
                <w:lang w:eastAsia="ru-RU"/>
              </w:rPr>
            </w:pPr>
            <w:r w:rsidRPr="00A5746B">
              <w:rPr>
                <w:rFonts w:eastAsia="Times New Roman"/>
                <w:sz w:val="22"/>
                <w:lang w:eastAsia="ru-RU"/>
              </w:rPr>
              <w:t>-</w:t>
            </w:r>
          </w:p>
        </w:tc>
        <w:tc>
          <w:tcPr>
            <w:tcW w:w="436" w:type="pct"/>
            <w:vAlign w:val="center"/>
          </w:tcPr>
          <w:p w:rsidR="00056F96" w:rsidRPr="00A5746B" w:rsidRDefault="00056F96" w:rsidP="007B0B93">
            <w:pPr>
              <w:jc w:val="center"/>
              <w:rPr>
                <w:rFonts w:eastAsia="Times New Roman"/>
                <w:sz w:val="22"/>
                <w:lang w:eastAsia="ru-RU"/>
              </w:rPr>
            </w:pPr>
            <w:r w:rsidRPr="00A5746B">
              <w:rPr>
                <w:rFonts w:eastAsia="Times New Roman"/>
                <w:sz w:val="22"/>
                <w:lang w:eastAsia="ru-RU"/>
              </w:rPr>
              <w:t>-</w:t>
            </w:r>
          </w:p>
        </w:tc>
        <w:tc>
          <w:tcPr>
            <w:tcW w:w="490" w:type="pct"/>
            <w:vAlign w:val="center"/>
          </w:tcPr>
          <w:p w:rsidR="00056F96" w:rsidRPr="00A5746B" w:rsidRDefault="00056F96" w:rsidP="007B0B93">
            <w:pPr>
              <w:jc w:val="center"/>
              <w:rPr>
                <w:rFonts w:eastAsia="Times New Roman"/>
                <w:sz w:val="22"/>
                <w:lang w:eastAsia="ru-RU"/>
              </w:rPr>
            </w:pPr>
            <w:r w:rsidRPr="00A5746B">
              <w:rPr>
                <w:rFonts w:eastAsia="Times New Roman"/>
                <w:sz w:val="22"/>
                <w:lang w:eastAsia="ru-RU"/>
              </w:rPr>
              <w:t>-</w:t>
            </w:r>
          </w:p>
        </w:tc>
      </w:tr>
      <w:tr w:rsidR="00C918B1" w:rsidRPr="00A5746B" w:rsidTr="00C918B1">
        <w:trPr>
          <w:cantSplit/>
        </w:trPr>
        <w:tc>
          <w:tcPr>
            <w:tcW w:w="732" w:type="pct"/>
            <w:vAlign w:val="center"/>
          </w:tcPr>
          <w:p w:rsidR="00056F96" w:rsidRPr="00A5746B" w:rsidRDefault="00056F96" w:rsidP="00D76677">
            <w:pPr>
              <w:jc w:val="center"/>
              <w:rPr>
                <w:sz w:val="22"/>
              </w:rPr>
            </w:pPr>
            <w:r w:rsidRPr="00A5746B">
              <w:rPr>
                <w:sz w:val="22"/>
              </w:rPr>
              <w:t>Котельная (п.Яр, ул. Горького, 23)</w:t>
            </w:r>
          </w:p>
        </w:tc>
        <w:tc>
          <w:tcPr>
            <w:tcW w:w="335" w:type="pct"/>
            <w:vAlign w:val="center"/>
          </w:tcPr>
          <w:p w:rsidR="00056F96" w:rsidRPr="00A5746B" w:rsidRDefault="00056F96" w:rsidP="007B0B93">
            <w:pPr>
              <w:jc w:val="center"/>
              <w:rPr>
                <w:rFonts w:eastAsia="Times New Roman"/>
                <w:sz w:val="22"/>
                <w:lang w:eastAsia="ru-RU"/>
              </w:rPr>
            </w:pPr>
            <w:r w:rsidRPr="00A5746B">
              <w:rPr>
                <w:rFonts w:eastAsia="Times New Roman"/>
                <w:sz w:val="22"/>
                <w:lang w:eastAsia="ru-RU"/>
              </w:rPr>
              <w:t>299</w:t>
            </w:r>
          </w:p>
        </w:tc>
        <w:tc>
          <w:tcPr>
            <w:tcW w:w="428" w:type="pct"/>
            <w:vAlign w:val="center"/>
          </w:tcPr>
          <w:p w:rsidR="00056F96" w:rsidRPr="00A5746B" w:rsidRDefault="00056F96" w:rsidP="007B0B93">
            <w:pPr>
              <w:jc w:val="center"/>
              <w:rPr>
                <w:rFonts w:eastAsia="Times New Roman"/>
                <w:sz w:val="22"/>
                <w:lang w:eastAsia="ru-RU"/>
              </w:rPr>
            </w:pPr>
            <w:r w:rsidRPr="00A5746B">
              <w:rPr>
                <w:rFonts w:eastAsia="Times New Roman"/>
                <w:sz w:val="22"/>
                <w:lang w:eastAsia="ru-RU"/>
              </w:rPr>
              <w:t>248</w:t>
            </w:r>
          </w:p>
        </w:tc>
        <w:tc>
          <w:tcPr>
            <w:tcW w:w="415" w:type="pct"/>
            <w:vAlign w:val="center"/>
          </w:tcPr>
          <w:p w:rsidR="00056F96" w:rsidRPr="00A5746B" w:rsidRDefault="00056F96" w:rsidP="007B0B93">
            <w:pPr>
              <w:jc w:val="center"/>
              <w:rPr>
                <w:rFonts w:eastAsia="Times New Roman"/>
                <w:iCs/>
                <w:sz w:val="22"/>
                <w:lang w:eastAsia="ru-RU"/>
              </w:rPr>
            </w:pPr>
            <w:r w:rsidRPr="00A5746B">
              <w:rPr>
                <w:rFonts w:eastAsia="Times New Roman"/>
                <w:iCs/>
                <w:sz w:val="22"/>
                <w:lang w:eastAsia="ru-RU"/>
              </w:rPr>
              <w:t>51</w:t>
            </w:r>
          </w:p>
        </w:tc>
        <w:tc>
          <w:tcPr>
            <w:tcW w:w="375" w:type="pct"/>
            <w:vAlign w:val="center"/>
          </w:tcPr>
          <w:p w:rsidR="00056F96" w:rsidRPr="00A5746B" w:rsidRDefault="00056F96" w:rsidP="007B0B93">
            <w:pPr>
              <w:jc w:val="center"/>
              <w:rPr>
                <w:rFonts w:eastAsia="Times New Roman"/>
                <w:sz w:val="22"/>
                <w:lang w:eastAsia="ru-RU"/>
              </w:rPr>
            </w:pPr>
            <w:r w:rsidRPr="00A5746B">
              <w:rPr>
                <w:rFonts w:eastAsia="Times New Roman"/>
                <w:sz w:val="22"/>
                <w:lang w:eastAsia="ru-RU"/>
              </w:rPr>
              <w:t>-</w:t>
            </w:r>
          </w:p>
        </w:tc>
        <w:tc>
          <w:tcPr>
            <w:tcW w:w="429" w:type="pct"/>
            <w:vAlign w:val="center"/>
          </w:tcPr>
          <w:p w:rsidR="00056F96" w:rsidRPr="00A5746B" w:rsidRDefault="00056F96" w:rsidP="007B0B93">
            <w:pPr>
              <w:jc w:val="center"/>
              <w:rPr>
                <w:rFonts w:eastAsia="Times New Roman"/>
                <w:sz w:val="22"/>
                <w:lang w:eastAsia="ru-RU"/>
              </w:rPr>
            </w:pPr>
            <w:r w:rsidRPr="00A5746B">
              <w:rPr>
                <w:rFonts w:eastAsia="Times New Roman"/>
                <w:sz w:val="22"/>
                <w:lang w:eastAsia="ru-RU"/>
              </w:rPr>
              <w:t>-</w:t>
            </w:r>
          </w:p>
        </w:tc>
        <w:tc>
          <w:tcPr>
            <w:tcW w:w="465" w:type="pct"/>
            <w:vAlign w:val="center"/>
          </w:tcPr>
          <w:p w:rsidR="00056F96" w:rsidRPr="00A5746B" w:rsidRDefault="00056F96" w:rsidP="007B0B93">
            <w:pPr>
              <w:jc w:val="center"/>
              <w:rPr>
                <w:rFonts w:eastAsia="Times New Roman"/>
                <w:sz w:val="22"/>
                <w:lang w:eastAsia="ru-RU"/>
              </w:rPr>
            </w:pPr>
            <w:r w:rsidRPr="00A5746B">
              <w:rPr>
                <w:rFonts w:eastAsia="Times New Roman"/>
                <w:sz w:val="22"/>
                <w:lang w:eastAsia="ru-RU"/>
              </w:rPr>
              <w:t>-</w:t>
            </w:r>
          </w:p>
        </w:tc>
        <w:tc>
          <w:tcPr>
            <w:tcW w:w="606" w:type="pct"/>
            <w:vAlign w:val="center"/>
          </w:tcPr>
          <w:p w:rsidR="00056F96" w:rsidRPr="00A5746B" w:rsidRDefault="00056F96" w:rsidP="007B0B93">
            <w:pPr>
              <w:jc w:val="center"/>
              <w:rPr>
                <w:rFonts w:eastAsia="Times New Roman"/>
                <w:iCs/>
                <w:sz w:val="22"/>
                <w:lang w:eastAsia="ru-RU"/>
              </w:rPr>
            </w:pPr>
            <w:r w:rsidRPr="00A5746B">
              <w:rPr>
                <w:rFonts w:eastAsia="Times New Roman"/>
                <w:iCs/>
                <w:sz w:val="22"/>
                <w:lang w:eastAsia="ru-RU"/>
              </w:rPr>
              <w:t>48,88</w:t>
            </w:r>
          </w:p>
        </w:tc>
        <w:tc>
          <w:tcPr>
            <w:tcW w:w="289" w:type="pct"/>
            <w:vAlign w:val="center"/>
          </w:tcPr>
          <w:p w:rsidR="00056F96" w:rsidRPr="00A5746B" w:rsidRDefault="00056F96" w:rsidP="007B0B93">
            <w:pPr>
              <w:jc w:val="center"/>
              <w:rPr>
                <w:rFonts w:eastAsia="Times New Roman"/>
                <w:sz w:val="22"/>
                <w:lang w:eastAsia="ru-RU"/>
              </w:rPr>
            </w:pPr>
            <w:r w:rsidRPr="00A5746B">
              <w:rPr>
                <w:rFonts w:eastAsia="Times New Roman"/>
                <w:sz w:val="22"/>
                <w:lang w:eastAsia="ru-RU"/>
              </w:rPr>
              <w:t>-</w:t>
            </w:r>
          </w:p>
        </w:tc>
        <w:tc>
          <w:tcPr>
            <w:tcW w:w="436" w:type="pct"/>
            <w:vAlign w:val="center"/>
          </w:tcPr>
          <w:p w:rsidR="00056F96" w:rsidRPr="00A5746B" w:rsidRDefault="00056F96" w:rsidP="007B0B93">
            <w:pPr>
              <w:jc w:val="center"/>
              <w:rPr>
                <w:rFonts w:eastAsia="Times New Roman"/>
                <w:iCs/>
                <w:sz w:val="22"/>
                <w:lang w:eastAsia="ru-RU"/>
              </w:rPr>
            </w:pPr>
            <w:r w:rsidRPr="00A5746B">
              <w:rPr>
                <w:rFonts w:eastAsia="Times New Roman"/>
                <w:iCs/>
                <w:sz w:val="22"/>
                <w:lang w:eastAsia="ru-RU"/>
              </w:rPr>
              <w:t>81,77</w:t>
            </w:r>
          </w:p>
        </w:tc>
        <w:tc>
          <w:tcPr>
            <w:tcW w:w="490" w:type="pct"/>
            <w:vAlign w:val="center"/>
          </w:tcPr>
          <w:p w:rsidR="00056F96" w:rsidRPr="00A5746B" w:rsidRDefault="00056F96" w:rsidP="007B0B93">
            <w:pPr>
              <w:jc w:val="center"/>
              <w:rPr>
                <w:rFonts w:eastAsia="Times New Roman"/>
                <w:sz w:val="22"/>
                <w:lang w:eastAsia="ru-RU"/>
              </w:rPr>
            </w:pPr>
            <w:r w:rsidRPr="00A5746B">
              <w:rPr>
                <w:rFonts w:eastAsia="Times New Roman"/>
                <w:sz w:val="22"/>
                <w:lang w:eastAsia="ru-RU"/>
              </w:rPr>
              <w:t>-</w:t>
            </w:r>
          </w:p>
        </w:tc>
      </w:tr>
      <w:tr w:rsidR="00C918B1" w:rsidRPr="00A5746B" w:rsidTr="00C918B1">
        <w:trPr>
          <w:cantSplit/>
        </w:trPr>
        <w:tc>
          <w:tcPr>
            <w:tcW w:w="732" w:type="pct"/>
            <w:vAlign w:val="center"/>
          </w:tcPr>
          <w:p w:rsidR="00056F96" w:rsidRPr="00A5746B" w:rsidRDefault="00504481" w:rsidP="00D76677">
            <w:pPr>
              <w:jc w:val="center"/>
              <w:rPr>
                <w:sz w:val="22"/>
              </w:rPr>
            </w:pPr>
            <w:r>
              <w:rPr>
                <w:sz w:val="22"/>
              </w:rPr>
              <w:t>Котельная</w:t>
            </w:r>
            <w:r w:rsidR="00056F96" w:rsidRPr="00A5746B">
              <w:rPr>
                <w:sz w:val="22"/>
              </w:rPr>
              <w:t xml:space="preserve"> (с.Пудем, ул. Гор</w:t>
            </w:r>
            <w:r w:rsidR="00056F96" w:rsidRPr="00A5746B">
              <w:rPr>
                <w:sz w:val="22"/>
              </w:rPr>
              <w:t>ь</w:t>
            </w:r>
            <w:r w:rsidR="00056F96" w:rsidRPr="00A5746B">
              <w:rPr>
                <w:sz w:val="22"/>
              </w:rPr>
              <w:t>кого, 49а, А)</w:t>
            </w:r>
          </w:p>
        </w:tc>
        <w:tc>
          <w:tcPr>
            <w:tcW w:w="335" w:type="pct"/>
            <w:vAlign w:val="center"/>
          </w:tcPr>
          <w:p w:rsidR="00056F96" w:rsidRPr="00A5746B" w:rsidRDefault="00056F96" w:rsidP="00D76677">
            <w:pPr>
              <w:jc w:val="center"/>
              <w:rPr>
                <w:rFonts w:eastAsia="Times New Roman"/>
                <w:sz w:val="22"/>
                <w:lang w:eastAsia="ru-RU"/>
              </w:rPr>
            </w:pPr>
            <w:r w:rsidRPr="00A5746B">
              <w:rPr>
                <w:rFonts w:eastAsia="Times New Roman"/>
                <w:sz w:val="22"/>
                <w:lang w:eastAsia="ru-RU"/>
              </w:rPr>
              <w:t>251</w:t>
            </w:r>
          </w:p>
        </w:tc>
        <w:tc>
          <w:tcPr>
            <w:tcW w:w="428" w:type="pct"/>
            <w:vAlign w:val="center"/>
          </w:tcPr>
          <w:p w:rsidR="00056F96" w:rsidRPr="00A5746B" w:rsidRDefault="00056F96" w:rsidP="00D76677">
            <w:pPr>
              <w:jc w:val="center"/>
              <w:rPr>
                <w:rFonts w:eastAsia="Times New Roman"/>
                <w:sz w:val="22"/>
                <w:lang w:eastAsia="ru-RU"/>
              </w:rPr>
            </w:pPr>
            <w:r w:rsidRPr="00A5746B">
              <w:rPr>
                <w:rFonts w:eastAsia="Times New Roman"/>
                <w:sz w:val="22"/>
                <w:lang w:eastAsia="ru-RU"/>
              </w:rPr>
              <w:t>175</w:t>
            </w:r>
          </w:p>
        </w:tc>
        <w:tc>
          <w:tcPr>
            <w:tcW w:w="415" w:type="pct"/>
            <w:vAlign w:val="center"/>
          </w:tcPr>
          <w:p w:rsidR="00056F96" w:rsidRPr="00A5746B" w:rsidRDefault="00056F96" w:rsidP="00D76677">
            <w:pPr>
              <w:jc w:val="center"/>
              <w:rPr>
                <w:rFonts w:eastAsia="Times New Roman"/>
                <w:iCs/>
                <w:sz w:val="22"/>
                <w:lang w:eastAsia="ru-RU"/>
              </w:rPr>
            </w:pPr>
            <w:r w:rsidRPr="00A5746B">
              <w:rPr>
                <w:rFonts w:eastAsia="Times New Roman"/>
                <w:iCs/>
                <w:sz w:val="22"/>
                <w:lang w:eastAsia="ru-RU"/>
              </w:rPr>
              <w:t>76</w:t>
            </w:r>
          </w:p>
        </w:tc>
        <w:tc>
          <w:tcPr>
            <w:tcW w:w="375" w:type="pct"/>
            <w:vAlign w:val="center"/>
          </w:tcPr>
          <w:p w:rsidR="00056F96" w:rsidRPr="00A5746B" w:rsidRDefault="00056F96" w:rsidP="007B0B93">
            <w:pPr>
              <w:jc w:val="center"/>
              <w:rPr>
                <w:rFonts w:eastAsia="Times New Roman"/>
                <w:sz w:val="22"/>
                <w:lang w:eastAsia="ru-RU"/>
              </w:rPr>
            </w:pPr>
            <w:r w:rsidRPr="00A5746B">
              <w:rPr>
                <w:rFonts w:eastAsia="Times New Roman"/>
                <w:sz w:val="22"/>
                <w:lang w:eastAsia="ru-RU"/>
              </w:rPr>
              <w:t>-</w:t>
            </w:r>
          </w:p>
        </w:tc>
        <w:tc>
          <w:tcPr>
            <w:tcW w:w="429" w:type="pct"/>
            <w:vAlign w:val="center"/>
          </w:tcPr>
          <w:p w:rsidR="00056F96" w:rsidRPr="00A5746B" w:rsidRDefault="00056F96" w:rsidP="007B0B93">
            <w:pPr>
              <w:jc w:val="center"/>
              <w:rPr>
                <w:rFonts w:eastAsia="Times New Roman"/>
                <w:sz w:val="22"/>
                <w:lang w:eastAsia="ru-RU"/>
              </w:rPr>
            </w:pPr>
            <w:r w:rsidRPr="00A5746B">
              <w:rPr>
                <w:rFonts w:eastAsia="Times New Roman"/>
                <w:sz w:val="22"/>
                <w:lang w:eastAsia="ru-RU"/>
              </w:rPr>
              <w:t>-</w:t>
            </w:r>
          </w:p>
        </w:tc>
        <w:tc>
          <w:tcPr>
            <w:tcW w:w="465" w:type="pct"/>
            <w:vAlign w:val="center"/>
          </w:tcPr>
          <w:p w:rsidR="00056F96" w:rsidRPr="00A5746B" w:rsidRDefault="00056F96" w:rsidP="007B0B93">
            <w:pPr>
              <w:jc w:val="center"/>
              <w:rPr>
                <w:rFonts w:eastAsia="Times New Roman"/>
                <w:sz w:val="22"/>
                <w:lang w:eastAsia="ru-RU"/>
              </w:rPr>
            </w:pPr>
            <w:r w:rsidRPr="00A5746B">
              <w:rPr>
                <w:rFonts w:eastAsia="Times New Roman"/>
                <w:sz w:val="22"/>
                <w:lang w:eastAsia="ru-RU"/>
              </w:rPr>
              <w:t>-</w:t>
            </w:r>
          </w:p>
        </w:tc>
        <w:tc>
          <w:tcPr>
            <w:tcW w:w="606" w:type="pct"/>
            <w:vAlign w:val="center"/>
          </w:tcPr>
          <w:p w:rsidR="00056F96" w:rsidRPr="00A5746B" w:rsidRDefault="00056F96" w:rsidP="00D76677">
            <w:pPr>
              <w:jc w:val="center"/>
              <w:rPr>
                <w:rFonts w:eastAsia="Times New Roman"/>
                <w:iCs/>
                <w:sz w:val="22"/>
                <w:lang w:eastAsia="ru-RU"/>
              </w:rPr>
            </w:pPr>
            <w:r w:rsidRPr="00A5746B">
              <w:rPr>
                <w:rFonts w:eastAsia="Times New Roman"/>
                <w:iCs/>
                <w:sz w:val="22"/>
                <w:lang w:eastAsia="ru-RU"/>
              </w:rPr>
              <w:t>40,59</w:t>
            </w:r>
          </w:p>
        </w:tc>
        <w:tc>
          <w:tcPr>
            <w:tcW w:w="289" w:type="pct"/>
            <w:vAlign w:val="center"/>
          </w:tcPr>
          <w:p w:rsidR="00056F96" w:rsidRPr="00A5746B" w:rsidRDefault="00056F96" w:rsidP="007B0B93">
            <w:pPr>
              <w:jc w:val="center"/>
              <w:rPr>
                <w:rFonts w:eastAsia="Times New Roman"/>
                <w:sz w:val="22"/>
                <w:lang w:eastAsia="ru-RU"/>
              </w:rPr>
            </w:pPr>
            <w:r w:rsidRPr="00A5746B">
              <w:rPr>
                <w:rFonts w:eastAsia="Times New Roman"/>
                <w:sz w:val="22"/>
                <w:lang w:eastAsia="ru-RU"/>
              </w:rPr>
              <w:t>-</w:t>
            </w:r>
          </w:p>
        </w:tc>
        <w:tc>
          <w:tcPr>
            <w:tcW w:w="436" w:type="pct"/>
            <w:vAlign w:val="center"/>
          </w:tcPr>
          <w:p w:rsidR="00056F96" w:rsidRPr="00A5746B" w:rsidRDefault="00056F96" w:rsidP="00D76677">
            <w:pPr>
              <w:jc w:val="center"/>
              <w:rPr>
                <w:rFonts w:eastAsia="Times New Roman"/>
                <w:iCs/>
                <w:sz w:val="22"/>
                <w:lang w:eastAsia="ru-RU"/>
              </w:rPr>
            </w:pPr>
            <w:r w:rsidRPr="00A5746B">
              <w:rPr>
                <w:rFonts w:eastAsia="Times New Roman"/>
                <w:iCs/>
                <w:sz w:val="22"/>
                <w:lang w:eastAsia="ru-RU"/>
              </w:rPr>
              <w:t>80,84</w:t>
            </w:r>
          </w:p>
        </w:tc>
        <w:tc>
          <w:tcPr>
            <w:tcW w:w="490" w:type="pct"/>
            <w:vAlign w:val="center"/>
          </w:tcPr>
          <w:p w:rsidR="00056F96" w:rsidRPr="00A5746B" w:rsidRDefault="00056F96" w:rsidP="007B0B93">
            <w:pPr>
              <w:jc w:val="center"/>
              <w:rPr>
                <w:rFonts w:eastAsia="Times New Roman"/>
                <w:sz w:val="22"/>
                <w:lang w:eastAsia="ru-RU"/>
              </w:rPr>
            </w:pPr>
            <w:r w:rsidRPr="00A5746B">
              <w:rPr>
                <w:rFonts w:eastAsia="Times New Roman"/>
                <w:sz w:val="22"/>
                <w:lang w:eastAsia="ru-RU"/>
              </w:rPr>
              <w:t>-</w:t>
            </w:r>
          </w:p>
        </w:tc>
      </w:tr>
      <w:tr w:rsidR="00C918B1" w:rsidRPr="00A5746B" w:rsidTr="00C918B1">
        <w:trPr>
          <w:cantSplit/>
        </w:trPr>
        <w:tc>
          <w:tcPr>
            <w:tcW w:w="732" w:type="pct"/>
            <w:vAlign w:val="center"/>
          </w:tcPr>
          <w:p w:rsidR="00056F96" w:rsidRPr="00A5746B" w:rsidRDefault="00056F96" w:rsidP="00D76677">
            <w:pPr>
              <w:jc w:val="center"/>
              <w:rPr>
                <w:sz w:val="22"/>
              </w:rPr>
            </w:pPr>
            <w:r w:rsidRPr="00A5746B">
              <w:rPr>
                <w:sz w:val="22"/>
              </w:rPr>
              <w:t>Котельная (с.Никольское, ул. Центральная, 4)</w:t>
            </w:r>
          </w:p>
        </w:tc>
        <w:tc>
          <w:tcPr>
            <w:tcW w:w="335" w:type="pct"/>
            <w:vAlign w:val="center"/>
          </w:tcPr>
          <w:p w:rsidR="00056F96" w:rsidRPr="00A5746B" w:rsidRDefault="00056F96" w:rsidP="00D76677">
            <w:pPr>
              <w:jc w:val="center"/>
              <w:rPr>
                <w:rFonts w:eastAsia="Times New Roman"/>
                <w:sz w:val="22"/>
                <w:lang w:eastAsia="ru-RU"/>
              </w:rPr>
            </w:pPr>
            <w:r w:rsidRPr="00A5746B">
              <w:rPr>
                <w:rFonts w:eastAsia="Times New Roman"/>
                <w:sz w:val="22"/>
                <w:lang w:eastAsia="ru-RU"/>
              </w:rPr>
              <w:t>192</w:t>
            </w:r>
          </w:p>
        </w:tc>
        <w:tc>
          <w:tcPr>
            <w:tcW w:w="428" w:type="pct"/>
            <w:vAlign w:val="center"/>
          </w:tcPr>
          <w:p w:rsidR="00056F96" w:rsidRPr="00A5746B" w:rsidRDefault="00056F96" w:rsidP="00D76677">
            <w:pPr>
              <w:jc w:val="center"/>
              <w:rPr>
                <w:rFonts w:eastAsia="Times New Roman"/>
                <w:sz w:val="22"/>
                <w:lang w:eastAsia="ru-RU"/>
              </w:rPr>
            </w:pPr>
            <w:r w:rsidRPr="00A5746B">
              <w:rPr>
                <w:rFonts w:eastAsia="Times New Roman"/>
                <w:sz w:val="22"/>
                <w:lang w:eastAsia="ru-RU"/>
              </w:rPr>
              <w:t>172</w:t>
            </w:r>
          </w:p>
        </w:tc>
        <w:tc>
          <w:tcPr>
            <w:tcW w:w="415" w:type="pct"/>
            <w:vAlign w:val="center"/>
          </w:tcPr>
          <w:p w:rsidR="00056F96" w:rsidRPr="00A5746B" w:rsidRDefault="00056F96" w:rsidP="00D76677">
            <w:pPr>
              <w:jc w:val="center"/>
              <w:rPr>
                <w:rFonts w:eastAsia="Times New Roman"/>
                <w:iCs/>
                <w:sz w:val="22"/>
                <w:lang w:eastAsia="ru-RU"/>
              </w:rPr>
            </w:pPr>
            <w:r w:rsidRPr="00A5746B">
              <w:rPr>
                <w:rFonts w:eastAsia="Times New Roman"/>
                <w:iCs/>
                <w:sz w:val="22"/>
                <w:lang w:eastAsia="ru-RU"/>
              </w:rPr>
              <w:t>20</w:t>
            </w:r>
          </w:p>
        </w:tc>
        <w:tc>
          <w:tcPr>
            <w:tcW w:w="375" w:type="pct"/>
            <w:vAlign w:val="center"/>
          </w:tcPr>
          <w:p w:rsidR="00056F96" w:rsidRPr="00A5746B" w:rsidRDefault="00056F96" w:rsidP="007B0B93">
            <w:pPr>
              <w:jc w:val="center"/>
              <w:rPr>
                <w:rFonts w:eastAsia="Times New Roman"/>
                <w:sz w:val="22"/>
                <w:lang w:eastAsia="ru-RU"/>
              </w:rPr>
            </w:pPr>
            <w:r w:rsidRPr="00A5746B">
              <w:rPr>
                <w:rFonts w:eastAsia="Times New Roman"/>
                <w:sz w:val="22"/>
                <w:lang w:eastAsia="ru-RU"/>
              </w:rPr>
              <w:t>-</w:t>
            </w:r>
          </w:p>
        </w:tc>
        <w:tc>
          <w:tcPr>
            <w:tcW w:w="429" w:type="pct"/>
            <w:vAlign w:val="center"/>
          </w:tcPr>
          <w:p w:rsidR="00056F96" w:rsidRPr="00A5746B" w:rsidRDefault="00056F96" w:rsidP="007B0B93">
            <w:pPr>
              <w:jc w:val="center"/>
              <w:rPr>
                <w:rFonts w:eastAsia="Times New Roman"/>
                <w:sz w:val="22"/>
                <w:lang w:eastAsia="ru-RU"/>
              </w:rPr>
            </w:pPr>
            <w:r w:rsidRPr="00A5746B">
              <w:rPr>
                <w:rFonts w:eastAsia="Times New Roman"/>
                <w:sz w:val="22"/>
                <w:lang w:eastAsia="ru-RU"/>
              </w:rPr>
              <w:t>-</w:t>
            </w:r>
          </w:p>
        </w:tc>
        <w:tc>
          <w:tcPr>
            <w:tcW w:w="465" w:type="pct"/>
            <w:vAlign w:val="center"/>
          </w:tcPr>
          <w:p w:rsidR="00056F96" w:rsidRPr="00A5746B" w:rsidRDefault="00056F96" w:rsidP="007B0B93">
            <w:pPr>
              <w:jc w:val="center"/>
              <w:rPr>
                <w:rFonts w:eastAsia="Times New Roman"/>
                <w:sz w:val="22"/>
                <w:lang w:eastAsia="ru-RU"/>
              </w:rPr>
            </w:pPr>
            <w:r w:rsidRPr="00A5746B">
              <w:rPr>
                <w:rFonts w:eastAsia="Times New Roman"/>
                <w:sz w:val="22"/>
                <w:lang w:eastAsia="ru-RU"/>
              </w:rPr>
              <w:t>-</w:t>
            </w:r>
          </w:p>
        </w:tc>
        <w:tc>
          <w:tcPr>
            <w:tcW w:w="606" w:type="pct"/>
            <w:vAlign w:val="center"/>
          </w:tcPr>
          <w:p w:rsidR="00056F96" w:rsidRPr="00A5746B" w:rsidRDefault="00056F96" w:rsidP="00D76677">
            <w:pPr>
              <w:jc w:val="center"/>
              <w:rPr>
                <w:rFonts w:eastAsia="Times New Roman"/>
                <w:iCs/>
                <w:sz w:val="22"/>
                <w:lang w:eastAsia="ru-RU"/>
              </w:rPr>
            </w:pPr>
            <w:r w:rsidRPr="00A5746B">
              <w:rPr>
                <w:rFonts w:eastAsia="Times New Roman"/>
                <w:iCs/>
                <w:sz w:val="22"/>
                <w:lang w:eastAsia="ru-RU"/>
              </w:rPr>
              <w:t>34,65</w:t>
            </w:r>
          </w:p>
        </w:tc>
        <w:tc>
          <w:tcPr>
            <w:tcW w:w="289" w:type="pct"/>
            <w:vAlign w:val="center"/>
          </w:tcPr>
          <w:p w:rsidR="00056F96" w:rsidRPr="00A5746B" w:rsidRDefault="00056F96" w:rsidP="007B0B93">
            <w:pPr>
              <w:jc w:val="center"/>
              <w:rPr>
                <w:rFonts w:eastAsia="Times New Roman"/>
                <w:sz w:val="22"/>
                <w:lang w:eastAsia="ru-RU"/>
              </w:rPr>
            </w:pPr>
            <w:r w:rsidRPr="00A5746B">
              <w:rPr>
                <w:rFonts w:eastAsia="Times New Roman"/>
                <w:sz w:val="22"/>
                <w:lang w:eastAsia="ru-RU"/>
              </w:rPr>
              <w:t>-</w:t>
            </w:r>
          </w:p>
        </w:tc>
        <w:tc>
          <w:tcPr>
            <w:tcW w:w="436" w:type="pct"/>
            <w:vAlign w:val="center"/>
          </w:tcPr>
          <w:p w:rsidR="00056F96" w:rsidRPr="00A5746B" w:rsidRDefault="00056F96" w:rsidP="00D76677">
            <w:pPr>
              <w:jc w:val="center"/>
              <w:rPr>
                <w:rFonts w:eastAsia="Times New Roman"/>
                <w:iCs/>
                <w:sz w:val="22"/>
                <w:lang w:eastAsia="ru-RU"/>
              </w:rPr>
            </w:pPr>
            <w:r w:rsidRPr="00A5746B">
              <w:rPr>
                <w:rFonts w:eastAsia="Times New Roman"/>
                <w:iCs/>
                <w:sz w:val="22"/>
                <w:lang w:eastAsia="ru-RU"/>
              </w:rPr>
              <w:t>90,38</w:t>
            </w:r>
          </w:p>
        </w:tc>
        <w:tc>
          <w:tcPr>
            <w:tcW w:w="490" w:type="pct"/>
            <w:vAlign w:val="center"/>
          </w:tcPr>
          <w:p w:rsidR="00056F96" w:rsidRPr="00A5746B" w:rsidRDefault="00056F96" w:rsidP="007B0B93">
            <w:pPr>
              <w:jc w:val="center"/>
              <w:rPr>
                <w:rFonts w:eastAsia="Times New Roman"/>
                <w:sz w:val="22"/>
                <w:lang w:eastAsia="ru-RU"/>
              </w:rPr>
            </w:pPr>
            <w:r w:rsidRPr="00A5746B">
              <w:rPr>
                <w:rFonts w:eastAsia="Times New Roman"/>
                <w:sz w:val="22"/>
                <w:lang w:eastAsia="ru-RU"/>
              </w:rPr>
              <w:t>-</w:t>
            </w:r>
          </w:p>
        </w:tc>
      </w:tr>
      <w:tr w:rsidR="00C918B1" w:rsidRPr="00A5746B" w:rsidTr="00C918B1">
        <w:trPr>
          <w:cantSplit/>
        </w:trPr>
        <w:tc>
          <w:tcPr>
            <w:tcW w:w="732" w:type="pct"/>
            <w:vAlign w:val="center"/>
          </w:tcPr>
          <w:p w:rsidR="00056F96" w:rsidRPr="00A5746B" w:rsidRDefault="00056F96" w:rsidP="00D76677">
            <w:pPr>
              <w:jc w:val="center"/>
              <w:rPr>
                <w:sz w:val="22"/>
              </w:rPr>
            </w:pPr>
            <w:r w:rsidRPr="00A5746B">
              <w:rPr>
                <w:sz w:val="22"/>
              </w:rPr>
              <w:t>Котельная (с.Елово, ул. Школьная, 11а)</w:t>
            </w:r>
          </w:p>
        </w:tc>
        <w:tc>
          <w:tcPr>
            <w:tcW w:w="335" w:type="pct"/>
            <w:vAlign w:val="center"/>
          </w:tcPr>
          <w:p w:rsidR="00056F96" w:rsidRPr="00A5746B" w:rsidRDefault="00056F96" w:rsidP="00D76677">
            <w:pPr>
              <w:jc w:val="center"/>
              <w:rPr>
                <w:rFonts w:eastAsia="Times New Roman"/>
                <w:sz w:val="22"/>
                <w:lang w:eastAsia="ru-RU"/>
              </w:rPr>
            </w:pPr>
            <w:r w:rsidRPr="00A5746B">
              <w:rPr>
                <w:rFonts w:eastAsia="Times New Roman"/>
                <w:sz w:val="22"/>
                <w:lang w:eastAsia="ru-RU"/>
              </w:rPr>
              <w:t>177</w:t>
            </w:r>
          </w:p>
        </w:tc>
        <w:tc>
          <w:tcPr>
            <w:tcW w:w="428" w:type="pct"/>
            <w:vAlign w:val="center"/>
          </w:tcPr>
          <w:p w:rsidR="00056F96" w:rsidRPr="00A5746B" w:rsidRDefault="00056F96" w:rsidP="00D76677">
            <w:pPr>
              <w:jc w:val="center"/>
              <w:rPr>
                <w:rFonts w:eastAsia="Times New Roman"/>
                <w:sz w:val="22"/>
                <w:lang w:eastAsia="ru-RU"/>
              </w:rPr>
            </w:pPr>
            <w:r w:rsidRPr="00A5746B">
              <w:rPr>
                <w:rFonts w:eastAsia="Times New Roman"/>
                <w:sz w:val="22"/>
                <w:lang w:eastAsia="ru-RU"/>
              </w:rPr>
              <w:t>120</w:t>
            </w:r>
          </w:p>
        </w:tc>
        <w:tc>
          <w:tcPr>
            <w:tcW w:w="415" w:type="pct"/>
            <w:vAlign w:val="center"/>
          </w:tcPr>
          <w:p w:rsidR="00056F96" w:rsidRPr="00A5746B" w:rsidRDefault="00056F96" w:rsidP="00D76677">
            <w:pPr>
              <w:jc w:val="center"/>
              <w:rPr>
                <w:rFonts w:eastAsia="Times New Roman"/>
                <w:iCs/>
                <w:sz w:val="22"/>
                <w:lang w:eastAsia="ru-RU"/>
              </w:rPr>
            </w:pPr>
            <w:r w:rsidRPr="00A5746B">
              <w:rPr>
                <w:rFonts w:eastAsia="Times New Roman"/>
                <w:iCs/>
                <w:sz w:val="22"/>
                <w:lang w:eastAsia="ru-RU"/>
              </w:rPr>
              <w:t>57</w:t>
            </w:r>
          </w:p>
        </w:tc>
        <w:tc>
          <w:tcPr>
            <w:tcW w:w="375" w:type="pct"/>
            <w:vAlign w:val="center"/>
          </w:tcPr>
          <w:p w:rsidR="00056F96" w:rsidRPr="00A5746B" w:rsidRDefault="00056F96" w:rsidP="007B0B93">
            <w:pPr>
              <w:jc w:val="center"/>
              <w:rPr>
                <w:rFonts w:eastAsia="Times New Roman"/>
                <w:sz w:val="22"/>
                <w:lang w:eastAsia="ru-RU"/>
              </w:rPr>
            </w:pPr>
            <w:r w:rsidRPr="00A5746B">
              <w:rPr>
                <w:rFonts w:eastAsia="Times New Roman"/>
                <w:sz w:val="22"/>
                <w:lang w:eastAsia="ru-RU"/>
              </w:rPr>
              <w:t>-</w:t>
            </w:r>
          </w:p>
        </w:tc>
        <w:tc>
          <w:tcPr>
            <w:tcW w:w="429" w:type="pct"/>
            <w:vAlign w:val="center"/>
          </w:tcPr>
          <w:p w:rsidR="00056F96" w:rsidRPr="00A5746B" w:rsidRDefault="00056F96" w:rsidP="007B0B93">
            <w:pPr>
              <w:jc w:val="center"/>
              <w:rPr>
                <w:rFonts w:eastAsia="Times New Roman"/>
                <w:sz w:val="22"/>
                <w:lang w:eastAsia="ru-RU"/>
              </w:rPr>
            </w:pPr>
            <w:r w:rsidRPr="00A5746B">
              <w:rPr>
                <w:rFonts w:eastAsia="Times New Roman"/>
                <w:sz w:val="22"/>
                <w:lang w:eastAsia="ru-RU"/>
              </w:rPr>
              <w:t>-</w:t>
            </w:r>
          </w:p>
        </w:tc>
        <w:tc>
          <w:tcPr>
            <w:tcW w:w="465" w:type="pct"/>
            <w:vAlign w:val="center"/>
          </w:tcPr>
          <w:p w:rsidR="00056F96" w:rsidRPr="00A5746B" w:rsidRDefault="00056F96" w:rsidP="007B0B93">
            <w:pPr>
              <w:jc w:val="center"/>
              <w:rPr>
                <w:rFonts w:eastAsia="Times New Roman"/>
                <w:sz w:val="22"/>
                <w:lang w:eastAsia="ru-RU"/>
              </w:rPr>
            </w:pPr>
            <w:r w:rsidRPr="00A5746B">
              <w:rPr>
                <w:rFonts w:eastAsia="Times New Roman"/>
                <w:sz w:val="22"/>
                <w:lang w:eastAsia="ru-RU"/>
              </w:rPr>
              <w:t>-</w:t>
            </w:r>
          </w:p>
        </w:tc>
        <w:tc>
          <w:tcPr>
            <w:tcW w:w="606" w:type="pct"/>
            <w:vAlign w:val="center"/>
          </w:tcPr>
          <w:p w:rsidR="00056F96" w:rsidRPr="00A5746B" w:rsidRDefault="00056F96" w:rsidP="00D76677">
            <w:pPr>
              <w:jc w:val="center"/>
              <w:rPr>
                <w:rFonts w:eastAsia="Times New Roman"/>
                <w:iCs/>
                <w:sz w:val="22"/>
                <w:lang w:eastAsia="ru-RU"/>
              </w:rPr>
            </w:pPr>
            <w:r w:rsidRPr="00A5746B">
              <w:rPr>
                <w:rFonts w:eastAsia="Times New Roman"/>
                <w:iCs/>
                <w:sz w:val="22"/>
                <w:lang w:eastAsia="ru-RU"/>
              </w:rPr>
              <w:t>33,42</w:t>
            </w:r>
          </w:p>
        </w:tc>
        <w:tc>
          <w:tcPr>
            <w:tcW w:w="289" w:type="pct"/>
            <w:vAlign w:val="center"/>
          </w:tcPr>
          <w:p w:rsidR="00056F96" w:rsidRPr="00A5746B" w:rsidRDefault="00056F96" w:rsidP="007B0B93">
            <w:pPr>
              <w:jc w:val="center"/>
              <w:rPr>
                <w:rFonts w:eastAsia="Times New Roman"/>
                <w:sz w:val="22"/>
                <w:lang w:eastAsia="ru-RU"/>
              </w:rPr>
            </w:pPr>
            <w:r w:rsidRPr="00A5746B">
              <w:rPr>
                <w:rFonts w:eastAsia="Times New Roman"/>
                <w:sz w:val="22"/>
                <w:lang w:eastAsia="ru-RU"/>
              </w:rPr>
              <w:t>-</w:t>
            </w:r>
          </w:p>
        </w:tc>
        <w:tc>
          <w:tcPr>
            <w:tcW w:w="436" w:type="pct"/>
            <w:vAlign w:val="center"/>
          </w:tcPr>
          <w:p w:rsidR="00056F96" w:rsidRPr="00A5746B" w:rsidRDefault="00056F96" w:rsidP="00D76677">
            <w:pPr>
              <w:jc w:val="center"/>
              <w:rPr>
                <w:rFonts w:eastAsia="Times New Roman"/>
                <w:iCs/>
                <w:sz w:val="22"/>
                <w:lang w:eastAsia="ru-RU"/>
              </w:rPr>
            </w:pPr>
          </w:p>
        </w:tc>
        <w:tc>
          <w:tcPr>
            <w:tcW w:w="490" w:type="pct"/>
            <w:vAlign w:val="center"/>
          </w:tcPr>
          <w:p w:rsidR="00056F96" w:rsidRPr="00A5746B" w:rsidRDefault="00056F96" w:rsidP="007B0B93">
            <w:pPr>
              <w:jc w:val="center"/>
              <w:rPr>
                <w:rFonts w:eastAsia="Times New Roman"/>
                <w:sz w:val="22"/>
                <w:lang w:eastAsia="ru-RU"/>
              </w:rPr>
            </w:pPr>
            <w:r w:rsidRPr="00A5746B">
              <w:rPr>
                <w:rFonts w:eastAsia="Times New Roman"/>
                <w:sz w:val="22"/>
                <w:lang w:eastAsia="ru-RU"/>
              </w:rPr>
              <w:t>-</w:t>
            </w:r>
          </w:p>
        </w:tc>
      </w:tr>
      <w:tr w:rsidR="00C918B1" w:rsidRPr="00A5746B" w:rsidTr="00C918B1">
        <w:trPr>
          <w:cantSplit/>
        </w:trPr>
        <w:tc>
          <w:tcPr>
            <w:tcW w:w="732" w:type="pct"/>
            <w:vAlign w:val="center"/>
          </w:tcPr>
          <w:p w:rsidR="00056F96" w:rsidRPr="00A5746B" w:rsidRDefault="00056F96" w:rsidP="00D76677">
            <w:pPr>
              <w:jc w:val="center"/>
              <w:rPr>
                <w:sz w:val="22"/>
              </w:rPr>
            </w:pPr>
            <w:r w:rsidRPr="00A5746B">
              <w:rPr>
                <w:sz w:val="22"/>
              </w:rPr>
              <w:t>Котельная (п.Яр, ул. Пролетарская, 14)</w:t>
            </w:r>
          </w:p>
        </w:tc>
        <w:tc>
          <w:tcPr>
            <w:tcW w:w="335" w:type="pct"/>
            <w:vAlign w:val="center"/>
          </w:tcPr>
          <w:p w:rsidR="00056F96" w:rsidRPr="00A5746B" w:rsidRDefault="00056F96" w:rsidP="007B0B93">
            <w:pPr>
              <w:jc w:val="center"/>
              <w:rPr>
                <w:rFonts w:eastAsia="Times New Roman"/>
                <w:sz w:val="22"/>
                <w:lang w:eastAsia="ru-RU"/>
              </w:rPr>
            </w:pPr>
            <w:r w:rsidRPr="00A5746B">
              <w:rPr>
                <w:rFonts w:eastAsia="Times New Roman"/>
                <w:sz w:val="22"/>
                <w:lang w:eastAsia="ru-RU"/>
              </w:rPr>
              <w:t>478</w:t>
            </w:r>
          </w:p>
        </w:tc>
        <w:tc>
          <w:tcPr>
            <w:tcW w:w="428" w:type="pct"/>
            <w:vAlign w:val="center"/>
          </w:tcPr>
          <w:p w:rsidR="00056F96" w:rsidRPr="00A5746B" w:rsidRDefault="00056F96" w:rsidP="007B0B93">
            <w:pPr>
              <w:jc w:val="center"/>
              <w:rPr>
                <w:rFonts w:eastAsia="Times New Roman"/>
                <w:sz w:val="22"/>
                <w:lang w:eastAsia="ru-RU"/>
              </w:rPr>
            </w:pPr>
            <w:r w:rsidRPr="00A5746B">
              <w:rPr>
                <w:rFonts w:eastAsia="Times New Roman"/>
                <w:sz w:val="22"/>
                <w:lang w:eastAsia="ru-RU"/>
              </w:rPr>
              <w:t>478</w:t>
            </w:r>
          </w:p>
        </w:tc>
        <w:tc>
          <w:tcPr>
            <w:tcW w:w="415" w:type="pct"/>
            <w:vAlign w:val="center"/>
          </w:tcPr>
          <w:p w:rsidR="00056F96" w:rsidRPr="00A5746B" w:rsidRDefault="00056F96" w:rsidP="007B0B93">
            <w:pPr>
              <w:jc w:val="center"/>
              <w:rPr>
                <w:rFonts w:eastAsia="Times New Roman"/>
                <w:iCs/>
                <w:sz w:val="22"/>
                <w:lang w:eastAsia="ru-RU"/>
              </w:rPr>
            </w:pPr>
          </w:p>
        </w:tc>
        <w:tc>
          <w:tcPr>
            <w:tcW w:w="375" w:type="pct"/>
            <w:vAlign w:val="center"/>
          </w:tcPr>
          <w:p w:rsidR="00056F96" w:rsidRPr="00A5746B" w:rsidRDefault="00056F96" w:rsidP="007B0B93">
            <w:pPr>
              <w:jc w:val="center"/>
              <w:rPr>
                <w:rFonts w:eastAsia="Times New Roman"/>
                <w:sz w:val="22"/>
                <w:lang w:eastAsia="ru-RU"/>
              </w:rPr>
            </w:pPr>
            <w:r w:rsidRPr="00A5746B">
              <w:rPr>
                <w:rFonts w:eastAsia="Times New Roman"/>
                <w:sz w:val="22"/>
                <w:lang w:eastAsia="ru-RU"/>
              </w:rPr>
              <w:t>-</w:t>
            </w:r>
          </w:p>
        </w:tc>
        <w:tc>
          <w:tcPr>
            <w:tcW w:w="429" w:type="pct"/>
            <w:vAlign w:val="center"/>
          </w:tcPr>
          <w:p w:rsidR="00056F96" w:rsidRPr="00A5746B" w:rsidRDefault="00056F96" w:rsidP="007B0B93">
            <w:pPr>
              <w:jc w:val="center"/>
              <w:rPr>
                <w:rFonts w:eastAsia="Times New Roman"/>
                <w:sz w:val="22"/>
                <w:lang w:eastAsia="ru-RU"/>
              </w:rPr>
            </w:pPr>
            <w:r w:rsidRPr="00A5746B">
              <w:rPr>
                <w:rFonts w:eastAsia="Times New Roman"/>
                <w:sz w:val="22"/>
                <w:lang w:eastAsia="ru-RU"/>
              </w:rPr>
              <w:t>-</w:t>
            </w:r>
          </w:p>
        </w:tc>
        <w:tc>
          <w:tcPr>
            <w:tcW w:w="465" w:type="pct"/>
            <w:vAlign w:val="center"/>
          </w:tcPr>
          <w:p w:rsidR="00056F96" w:rsidRPr="00A5746B" w:rsidRDefault="00056F96" w:rsidP="007B0B93">
            <w:pPr>
              <w:jc w:val="center"/>
              <w:rPr>
                <w:rFonts w:eastAsia="Times New Roman"/>
                <w:sz w:val="22"/>
                <w:lang w:eastAsia="ru-RU"/>
              </w:rPr>
            </w:pPr>
            <w:r w:rsidRPr="00A5746B">
              <w:rPr>
                <w:rFonts w:eastAsia="Times New Roman"/>
                <w:sz w:val="22"/>
                <w:lang w:eastAsia="ru-RU"/>
              </w:rPr>
              <w:t>-</w:t>
            </w:r>
          </w:p>
        </w:tc>
        <w:tc>
          <w:tcPr>
            <w:tcW w:w="606" w:type="pct"/>
            <w:vAlign w:val="center"/>
          </w:tcPr>
          <w:p w:rsidR="00056F96" w:rsidRPr="00A5746B" w:rsidRDefault="00056F96" w:rsidP="007B0B93">
            <w:pPr>
              <w:jc w:val="center"/>
              <w:rPr>
                <w:rFonts w:eastAsia="Times New Roman"/>
                <w:iCs/>
                <w:sz w:val="22"/>
                <w:lang w:eastAsia="ru-RU"/>
              </w:rPr>
            </w:pPr>
            <w:r w:rsidRPr="00A5746B">
              <w:rPr>
                <w:rFonts w:eastAsia="Times New Roman"/>
                <w:iCs/>
                <w:sz w:val="22"/>
                <w:lang w:eastAsia="ru-RU"/>
              </w:rPr>
              <w:t>43,89</w:t>
            </w:r>
          </w:p>
        </w:tc>
        <w:tc>
          <w:tcPr>
            <w:tcW w:w="289" w:type="pct"/>
            <w:vAlign w:val="center"/>
          </w:tcPr>
          <w:p w:rsidR="00056F96" w:rsidRPr="00A5746B" w:rsidRDefault="00056F96" w:rsidP="007B0B93">
            <w:pPr>
              <w:jc w:val="center"/>
              <w:rPr>
                <w:rFonts w:eastAsia="Times New Roman"/>
                <w:sz w:val="22"/>
                <w:lang w:eastAsia="ru-RU"/>
              </w:rPr>
            </w:pPr>
            <w:r w:rsidRPr="00A5746B">
              <w:rPr>
                <w:rFonts w:eastAsia="Times New Roman"/>
                <w:sz w:val="22"/>
                <w:lang w:eastAsia="ru-RU"/>
              </w:rPr>
              <w:t>-</w:t>
            </w:r>
          </w:p>
        </w:tc>
        <w:tc>
          <w:tcPr>
            <w:tcW w:w="436" w:type="pct"/>
            <w:vAlign w:val="center"/>
          </w:tcPr>
          <w:p w:rsidR="00056F96" w:rsidRPr="00A5746B" w:rsidRDefault="00056F96" w:rsidP="007B0B93">
            <w:pPr>
              <w:jc w:val="center"/>
              <w:rPr>
                <w:rFonts w:eastAsia="Times New Roman"/>
                <w:iCs/>
                <w:sz w:val="22"/>
                <w:lang w:eastAsia="ru-RU"/>
              </w:rPr>
            </w:pPr>
            <w:r w:rsidRPr="00A5746B">
              <w:rPr>
                <w:rFonts w:eastAsia="Times New Roman"/>
                <w:iCs/>
                <w:sz w:val="22"/>
                <w:lang w:eastAsia="ru-RU"/>
              </w:rPr>
              <w:t>45,92</w:t>
            </w:r>
          </w:p>
        </w:tc>
        <w:tc>
          <w:tcPr>
            <w:tcW w:w="490" w:type="pct"/>
            <w:vAlign w:val="center"/>
          </w:tcPr>
          <w:p w:rsidR="00056F96" w:rsidRPr="00A5746B" w:rsidRDefault="00056F96" w:rsidP="007B0B93">
            <w:pPr>
              <w:jc w:val="center"/>
              <w:rPr>
                <w:rFonts w:eastAsia="Times New Roman"/>
                <w:sz w:val="22"/>
                <w:lang w:eastAsia="ru-RU"/>
              </w:rPr>
            </w:pPr>
            <w:r w:rsidRPr="00A5746B">
              <w:rPr>
                <w:rFonts w:eastAsia="Times New Roman"/>
                <w:sz w:val="22"/>
                <w:lang w:eastAsia="ru-RU"/>
              </w:rPr>
              <w:t>-</w:t>
            </w:r>
          </w:p>
        </w:tc>
      </w:tr>
      <w:tr w:rsidR="00056F96" w:rsidRPr="00A5746B" w:rsidTr="00C918B1">
        <w:trPr>
          <w:cantSplit/>
        </w:trPr>
        <w:tc>
          <w:tcPr>
            <w:tcW w:w="732" w:type="pct"/>
            <w:vAlign w:val="center"/>
          </w:tcPr>
          <w:p w:rsidR="00056F96" w:rsidRPr="00A5746B" w:rsidRDefault="00056F96" w:rsidP="00D76677">
            <w:pPr>
              <w:jc w:val="center"/>
              <w:rPr>
                <w:sz w:val="22"/>
              </w:rPr>
            </w:pPr>
            <w:r w:rsidRPr="00A5746B">
              <w:rPr>
                <w:sz w:val="22"/>
              </w:rPr>
              <w:t>Котельная (п. Яр, пер. Яр-пост, 1-1а)</w:t>
            </w:r>
          </w:p>
        </w:tc>
        <w:tc>
          <w:tcPr>
            <w:tcW w:w="4268" w:type="pct"/>
            <w:gridSpan w:val="10"/>
            <w:vAlign w:val="center"/>
          </w:tcPr>
          <w:p w:rsidR="00056F96" w:rsidRPr="00A5746B" w:rsidRDefault="00056F96" w:rsidP="00D76677">
            <w:pPr>
              <w:jc w:val="center"/>
              <w:rPr>
                <w:rFonts w:eastAsia="Times New Roman"/>
                <w:iCs/>
                <w:sz w:val="22"/>
                <w:lang w:eastAsia="ru-RU"/>
              </w:rPr>
            </w:pPr>
            <w:r w:rsidRPr="00A5746B">
              <w:rPr>
                <w:rFonts w:eastAsia="Times New Roman"/>
                <w:iCs/>
                <w:sz w:val="22"/>
                <w:lang w:eastAsia="ru-RU"/>
              </w:rPr>
              <w:t>Сведения не представлены</w:t>
            </w:r>
          </w:p>
        </w:tc>
      </w:tr>
    </w:tbl>
    <w:p w:rsidR="00776E1D" w:rsidRPr="00A5746B" w:rsidRDefault="00776E1D"/>
    <w:p w:rsidR="00C918B1" w:rsidRPr="00A5746B" w:rsidRDefault="00C918B1" w:rsidP="00C918B1">
      <w:pPr>
        <w:ind w:firstLine="709"/>
      </w:pPr>
      <w:r w:rsidRPr="00A5746B">
        <w:t>Структура протяженности тепловых сетей по способам прокладки приведена на рисунке ниже.</w:t>
      </w:r>
    </w:p>
    <w:p w:rsidR="0014452C" w:rsidRPr="00A5746B" w:rsidRDefault="0014452C"/>
    <w:p w:rsidR="001E14A9" w:rsidRPr="00A5746B" w:rsidRDefault="001E14A9" w:rsidP="0006129B">
      <w:pPr>
        <w:pStyle w:val="30"/>
        <w:spacing w:line="240" w:lineRule="auto"/>
        <w:sectPr w:rsidR="001E14A9" w:rsidRPr="00A5746B" w:rsidSect="0014452C">
          <w:pgSz w:w="16838" w:h="11906" w:orient="landscape"/>
          <w:pgMar w:top="1134" w:right="851" w:bottom="1134" w:left="1134" w:header="708" w:footer="708" w:gutter="0"/>
          <w:cols w:space="708"/>
          <w:docGrid w:linePitch="360"/>
        </w:sectPr>
      </w:pPr>
    </w:p>
    <w:p w:rsidR="00C918B1" w:rsidRPr="00A5746B" w:rsidRDefault="00C918B1" w:rsidP="00C918B1">
      <w:pPr>
        <w:pStyle w:val="Affb"/>
        <w:jc w:val="center"/>
      </w:pPr>
      <w:r w:rsidRPr="00A5746B">
        <w:rPr>
          <w:noProof/>
          <w:lang w:eastAsia="ru-RU"/>
        </w:rPr>
        <w:lastRenderedPageBreak/>
        <w:drawing>
          <wp:inline distT="0" distB="0" distL="0" distR="0" wp14:anchorId="4EC54093" wp14:editId="004B2D16">
            <wp:extent cx="4584700" cy="2755900"/>
            <wp:effectExtent l="0" t="0" r="6350" b="635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rsidR="00C918B1" w:rsidRPr="00A5746B" w:rsidRDefault="00C918B1" w:rsidP="00C918B1">
      <w:pPr>
        <w:pStyle w:val="aff9"/>
        <w:jc w:val="center"/>
      </w:pPr>
      <w:r w:rsidRPr="00A5746B">
        <w:t xml:space="preserve">Рисунок </w:t>
      </w:r>
      <w:fldSimple w:instr=" SEQ Рисунок \* ARABIC ">
        <w:r w:rsidR="00A5746B" w:rsidRPr="00A5746B">
          <w:rPr>
            <w:noProof/>
          </w:rPr>
          <w:t>2</w:t>
        </w:r>
      </w:fldSimple>
      <w:r w:rsidRPr="00A5746B">
        <w:t xml:space="preserve"> - Протяжённость тепловых сетей с разбивкой по способам прокладки</w:t>
      </w:r>
    </w:p>
    <w:p w:rsidR="00C918B1" w:rsidRPr="00A5746B" w:rsidRDefault="00C918B1" w:rsidP="00C918B1">
      <w:pPr>
        <w:pStyle w:val="Affb"/>
      </w:pPr>
    </w:p>
    <w:p w:rsidR="00C918B1" w:rsidRPr="00A5746B" w:rsidRDefault="00C918B1" w:rsidP="00C918B1">
      <w:pPr>
        <w:pStyle w:val="Affb"/>
      </w:pPr>
      <w:r w:rsidRPr="00A5746B">
        <w:t>Тепловые сети на территории округа выполнены преимущественно надземным спос</w:t>
      </w:r>
      <w:r w:rsidRPr="00A5746B">
        <w:t>о</w:t>
      </w:r>
      <w:r w:rsidRPr="00A5746B">
        <w:t>бом – протяженность сетей</w:t>
      </w:r>
      <w:r w:rsidRPr="00A5746B">
        <w:tab/>
        <w:t xml:space="preserve"> составляет 78,2% от общей протяженности сетей.</w:t>
      </w:r>
    </w:p>
    <w:p w:rsidR="00C918B1" w:rsidRPr="00A5746B" w:rsidRDefault="00C918B1" w:rsidP="00C918B1">
      <w:pPr>
        <w:pStyle w:val="Affb"/>
      </w:pPr>
    </w:p>
    <w:p w:rsidR="009A06A9" w:rsidRPr="00A5746B" w:rsidRDefault="00F0314C" w:rsidP="0006129B">
      <w:pPr>
        <w:pStyle w:val="30"/>
        <w:spacing w:line="240" w:lineRule="auto"/>
      </w:pPr>
      <w:bookmarkStart w:id="37" w:name="_Toc121588417"/>
      <w:r w:rsidRPr="00A5746B">
        <w:t>3.4 О</w:t>
      </w:r>
      <w:r w:rsidR="00E800F8" w:rsidRPr="00A5746B">
        <w:t>писание типов и количества секционирующей и регулирующей арматуры на тепловых сетях</w:t>
      </w:r>
      <w:bookmarkEnd w:id="37"/>
    </w:p>
    <w:p w:rsidR="00D41130" w:rsidRPr="00A5746B" w:rsidRDefault="00D41130" w:rsidP="0006129B">
      <w:pPr>
        <w:ind w:firstLine="567"/>
      </w:pPr>
      <w:r w:rsidRPr="00A5746B">
        <w:t>Секционирующие и регулирующие задвижк</w:t>
      </w:r>
      <w:r w:rsidR="000D78B7" w:rsidRPr="00A5746B">
        <w:t>и</w:t>
      </w:r>
      <w:r w:rsidR="002F5504" w:rsidRPr="00A5746B">
        <w:t xml:space="preserve"> </w:t>
      </w:r>
      <w:r w:rsidRPr="00A5746B">
        <w:t>не установлены. Имеется в наличии тол</w:t>
      </w:r>
      <w:r w:rsidRPr="00A5746B">
        <w:t>ь</w:t>
      </w:r>
      <w:r w:rsidRPr="00A5746B">
        <w:t xml:space="preserve">ко запорная арматура – вентили, задвижки. </w:t>
      </w:r>
    </w:p>
    <w:p w:rsidR="00D41130" w:rsidRPr="00A5746B" w:rsidRDefault="00D41130" w:rsidP="0006129B">
      <w:pPr>
        <w:ind w:firstLine="567"/>
      </w:pPr>
      <w:r w:rsidRPr="00A5746B">
        <w:t>Запорная арматура в тепловых сетях предусматривается для отключения трубопров</w:t>
      </w:r>
      <w:r w:rsidRPr="00A5746B">
        <w:t>о</w:t>
      </w:r>
      <w:r w:rsidRPr="00A5746B">
        <w:t>дов, ответвлений и перемычек между трубопроводами, секционирования магистральных и распределительных тепловых сетей на время ремонта и промывки тепловых сетей и т. п. Установка запорной арматуры предусматривается на всех выводах тепловых сетей от исто</w:t>
      </w:r>
      <w:r w:rsidRPr="00A5746B">
        <w:t>ч</w:t>
      </w:r>
      <w:r w:rsidRPr="00A5746B">
        <w:t>ников теплоты независимо от параметров теплоносителя и диаметров трубопроводов.</w:t>
      </w:r>
    </w:p>
    <w:p w:rsidR="00D41130" w:rsidRPr="00A5746B" w:rsidRDefault="00D41130" w:rsidP="0006129B">
      <w:pPr>
        <w:ind w:firstLine="567"/>
      </w:pPr>
      <w:r w:rsidRPr="00A5746B">
        <w:t>Для обслуживания отключающей арматуры на сетях установлены тепловые камеры. В тепловых камерах установлены стальные задвижки, спускные и воздушные устройства, тр</w:t>
      </w:r>
      <w:r w:rsidRPr="00A5746B">
        <w:t>е</w:t>
      </w:r>
      <w:r w:rsidRPr="00A5746B">
        <w:t xml:space="preserve">бующие постоянного доступа и обслуживания. </w:t>
      </w:r>
    </w:p>
    <w:p w:rsidR="009962EB" w:rsidRPr="00A5746B" w:rsidRDefault="009962EB" w:rsidP="0006129B">
      <w:pPr>
        <w:pStyle w:val="Affb"/>
      </w:pPr>
    </w:p>
    <w:p w:rsidR="009A06A9" w:rsidRPr="00A5746B" w:rsidRDefault="00F0314C" w:rsidP="0006129B">
      <w:pPr>
        <w:pStyle w:val="30"/>
        <w:spacing w:line="240" w:lineRule="auto"/>
      </w:pPr>
      <w:bookmarkStart w:id="38" w:name="_Toc121588418"/>
      <w:r w:rsidRPr="00A5746B">
        <w:t>3.5 О</w:t>
      </w:r>
      <w:r w:rsidR="00E800F8" w:rsidRPr="00A5746B">
        <w:t>писание типов и строительных особенностей тепловых пунктов, тепловых камер и павильонов</w:t>
      </w:r>
      <w:bookmarkEnd w:id="38"/>
    </w:p>
    <w:p w:rsidR="00D41130" w:rsidRPr="00A5746B" w:rsidRDefault="00281C68" w:rsidP="00C918B1">
      <w:pPr>
        <w:ind w:firstLine="567"/>
        <w:rPr>
          <w:szCs w:val="28"/>
        </w:rPr>
      </w:pPr>
      <w:r w:rsidRPr="00A5746B">
        <w:rPr>
          <w:szCs w:val="28"/>
        </w:rPr>
        <w:t>Тепловые камеры на тепловых сетях выполнены как в подземном, так и в надземном исполнении</w:t>
      </w:r>
      <w:r w:rsidR="005367C1" w:rsidRPr="00A5746B">
        <w:rPr>
          <w:szCs w:val="28"/>
        </w:rPr>
        <w:t>.</w:t>
      </w:r>
      <w:r w:rsidRPr="00A5746B">
        <w:rPr>
          <w:szCs w:val="28"/>
        </w:rPr>
        <w:t xml:space="preserve"> Внутренние габариты соответствуют числу и диаметру проложенных труб, ра</w:t>
      </w:r>
      <w:r w:rsidRPr="00A5746B">
        <w:rPr>
          <w:szCs w:val="28"/>
        </w:rPr>
        <w:t>з</w:t>
      </w:r>
      <w:r w:rsidRPr="00A5746B">
        <w:rPr>
          <w:szCs w:val="28"/>
        </w:rPr>
        <w:t xml:space="preserve">мерам установленного оборудования (задвижек, сальниковых компенсаторов и др.). </w:t>
      </w:r>
      <w:r w:rsidR="00C918B1" w:rsidRPr="00A5746B">
        <w:rPr>
          <w:szCs w:val="28"/>
        </w:rPr>
        <w:t>Тепл</w:t>
      </w:r>
      <w:r w:rsidR="00C918B1" w:rsidRPr="00A5746B">
        <w:rPr>
          <w:szCs w:val="28"/>
        </w:rPr>
        <w:t>о</w:t>
      </w:r>
      <w:r w:rsidR="00C918B1" w:rsidRPr="00A5746B">
        <w:rPr>
          <w:szCs w:val="28"/>
        </w:rPr>
        <w:t>вые</w:t>
      </w:r>
      <w:r w:rsidR="003F3107" w:rsidRPr="00A5746B">
        <w:rPr>
          <w:szCs w:val="28"/>
        </w:rPr>
        <w:t xml:space="preserve"> </w:t>
      </w:r>
      <w:r w:rsidR="00C918B1" w:rsidRPr="00A5746B">
        <w:rPr>
          <w:szCs w:val="28"/>
        </w:rPr>
        <w:t>камеры</w:t>
      </w:r>
      <w:r w:rsidR="003F3107" w:rsidRPr="00A5746B">
        <w:rPr>
          <w:szCs w:val="28"/>
        </w:rPr>
        <w:t xml:space="preserve"> </w:t>
      </w:r>
      <w:r w:rsidR="00C918B1" w:rsidRPr="00A5746B">
        <w:rPr>
          <w:szCs w:val="28"/>
        </w:rPr>
        <w:t>железобетонные,</w:t>
      </w:r>
      <w:r w:rsidR="003F3107" w:rsidRPr="00A5746B">
        <w:rPr>
          <w:szCs w:val="28"/>
        </w:rPr>
        <w:t xml:space="preserve"> </w:t>
      </w:r>
      <w:r w:rsidR="00C918B1" w:rsidRPr="00A5746B">
        <w:rPr>
          <w:szCs w:val="28"/>
        </w:rPr>
        <w:t>оборудованы</w:t>
      </w:r>
      <w:r w:rsidR="003F3107" w:rsidRPr="00A5746B">
        <w:rPr>
          <w:szCs w:val="28"/>
        </w:rPr>
        <w:t xml:space="preserve"> </w:t>
      </w:r>
      <w:r w:rsidR="00C918B1" w:rsidRPr="00A5746B">
        <w:rPr>
          <w:szCs w:val="28"/>
        </w:rPr>
        <w:t>приямками,</w:t>
      </w:r>
      <w:r w:rsidR="003F3107" w:rsidRPr="00A5746B">
        <w:rPr>
          <w:szCs w:val="28"/>
        </w:rPr>
        <w:t xml:space="preserve"> </w:t>
      </w:r>
      <w:r w:rsidR="00C918B1" w:rsidRPr="00A5746B">
        <w:rPr>
          <w:szCs w:val="28"/>
        </w:rPr>
        <w:t>воздуховыпускными и сливными устройствами</w:t>
      </w:r>
    </w:p>
    <w:p w:rsidR="00C92D67" w:rsidRPr="00A5746B" w:rsidRDefault="00C92D67" w:rsidP="0006129B">
      <w:pPr>
        <w:ind w:firstLine="567"/>
      </w:pPr>
    </w:p>
    <w:p w:rsidR="009A06A9" w:rsidRPr="00A5746B" w:rsidRDefault="00F0314C" w:rsidP="0006129B">
      <w:pPr>
        <w:pStyle w:val="30"/>
        <w:spacing w:line="240" w:lineRule="auto"/>
      </w:pPr>
      <w:bookmarkStart w:id="39" w:name="_Toc121588419"/>
      <w:r w:rsidRPr="00A5746B">
        <w:t>3.6</w:t>
      </w:r>
      <w:r w:rsidR="009A06A9" w:rsidRPr="00A5746B">
        <w:t xml:space="preserve"> </w:t>
      </w:r>
      <w:r w:rsidRPr="00A5746B">
        <w:t>О</w:t>
      </w:r>
      <w:r w:rsidR="00E800F8" w:rsidRPr="00A5746B">
        <w:t>писание графиков регулирования отпуска тепла в тепловые сети с анализом их обоснованности</w:t>
      </w:r>
      <w:bookmarkEnd w:id="39"/>
    </w:p>
    <w:p w:rsidR="00D41130" w:rsidRPr="00A5746B" w:rsidRDefault="00D41130" w:rsidP="0006129B">
      <w:pPr>
        <w:ind w:firstLine="709"/>
      </w:pPr>
      <w:r w:rsidRPr="00A5746B">
        <w:t>Регулирование отпуска теплоты осуществляется качественно по расчетному темпер</w:t>
      </w:r>
      <w:r w:rsidRPr="00A5746B">
        <w:t>а</w:t>
      </w:r>
      <w:r w:rsidRPr="00A5746B">
        <w:t>турному графику. Присоединение потребителей к тепловым сетям непосредственное без смешения и без регуляторов расхода на вводах.</w:t>
      </w:r>
    </w:p>
    <w:p w:rsidR="00D41130" w:rsidRPr="00A5746B" w:rsidRDefault="00D41130" w:rsidP="0006129B">
      <w:pPr>
        <w:ind w:firstLine="709"/>
      </w:pPr>
      <w:r w:rsidRPr="00A5746B">
        <w:t>Качественный, выбор температурного графика обусловлен преобладанием отопител</w:t>
      </w:r>
      <w:r w:rsidRPr="00A5746B">
        <w:t>ь</w:t>
      </w:r>
      <w:r w:rsidRPr="00A5746B">
        <w:t>ной нагрузки и непосредственным присоединением абонентов к тепловым сетям</w:t>
      </w:r>
      <w:r w:rsidR="002F5504" w:rsidRPr="00A5746B">
        <w:t xml:space="preserve"> </w:t>
      </w:r>
      <w:r w:rsidRPr="00A5746B">
        <w:t>Сведения о температурных графиках котельных приведены в таблице ниже.</w:t>
      </w:r>
    </w:p>
    <w:p w:rsidR="008F5D12" w:rsidRPr="00A5746B" w:rsidRDefault="008F5D12" w:rsidP="0006129B">
      <w:pPr>
        <w:ind w:firstLine="709"/>
      </w:pPr>
    </w:p>
    <w:p w:rsidR="00C918B1" w:rsidRPr="00A5746B" w:rsidRDefault="00C918B1" w:rsidP="0006129B">
      <w:pPr>
        <w:ind w:firstLine="709"/>
      </w:pPr>
    </w:p>
    <w:p w:rsidR="00D41130" w:rsidRPr="00A5746B" w:rsidRDefault="008F5D12" w:rsidP="0006129B">
      <w:pPr>
        <w:pStyle w:val="aff9"/>
        <w:spacing w:line="240" w:lineRule="auto"/>
      </w:pPr>
      <w:r w:rsidRPr="00A5746B">
        <w:lastRenderedPageBreak/>
        <w:t xml:space="preserve">Таблица </w:t>
      </w:r>
      <w:r w:rsidR="008A3CE6" w:rsidRPr="00A5746B">
        <w:fldChar w:fldCharType="begin"/>
      </w:r>
      <w:r w:rsidR="006972A4" w:rsidRPr="00A5746B">
        <w:instrText xml:space="preserve"> SEQ Таблица \* ARABIC </w:instrText>
      </w:r>
      <w:r w:rsidR="008A3CE6" w:rsidRPr="00A5746B">
        <w:fldChar w:fldCharType="separate"/>
      </w:r>
      <w:r w:rsidR="00A5746B" w:rsidRPr="00A5746B">
        <w:rPr>
          <w:noProof/>
        </w:rPr>
        <w:t>12</w:t>
      </w:r>
      <w:r w:rsidR="008A3CE6" w:rsidRPr="00A5746B">
        <w:rPr>
          <w:noProof/>
        </w:rPr>
        <w:fldChar w:fldCharType="end"/>
      </w:r>
      <w:r w:rsidRPr="00A5746B">
        <w:t xml:space="preserve"> – Температурные графики</w:t>
      </w:r>
    </w:p>
    <w:tbl>
      <w:tblPr>
        <w:tblW w:w="4949"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63"/>
        <w:gridCol w:w="6772"/>
        <w:gridCol w:w="2118"/>
      </w:tblGrid>
      <w:tr w:rsidR="00693519" w:rsidRPr="00A5746B" w:rsidTr="003B51AE">
        <w:trPr>
          <w:cantSplit/>
          <w:tblHeader/>
        </w:trPr>
        <w:tc>
          <w:tcPr>
            <w:tcW w:w="442" w:type="pct"/>
            <w:tcBorders>
              <w:right w:val="single" w:sz="4" w:space="0" w:color="auto"/>
            </w:tcBorders>
            <w:shd w:val="clear" w:color="auto" w:fill="auto"/>
            <w:vAlign w:val="center"/>
          </w:tcPr>
          <w:p w:rsidR="00693519" w:rsidRPr="00A5746B" w:rsidRDefault="00693519" w:rsidP="003B51AE">
            <w:pPr>
              <w:jc w:val="center"/>
              <w:rPr>
                <w:sz w:val="22"/>
              </w:rPr>
            </w:pPr>
            <w:r w:rsidRPr="00A5746B">
              <w:rPr>
                <w:sz w:val="22"/>
              </w:rPr>
              <w:t>№ п/п</w:t>
            </w:r>
          </w:p>
        </w:tc>
        <w:tc>
          <w:tcPr>
            <w:tcW w:w="3472" w:type="pct"/>
            <w:tcBorders>
              <w:left w:val="single" w:sz="4" w:space="0" w:color="auto"/>
            </w:tcBorders>
            <w:shd w:val="clear" w:color="auto" w:fill="auto"/>
            <w:vAlign w:val="center"/>
          </w:tcPr>
          <w:p w:rsidR="00693519" w:rsidRPr="00A5746B" w:rsidRDefault="00693519" w:rsidP="003B51AE">
            <w:pPr>
              <w:jc w:val="center"/>
              <w:rPr>
                <w:sz w:val="22"/>
              </w:rPr>
            </w:pPr>
            <w:r w:rsidRPr="00A5746B">
              <w:rPr>
                <w:sz w:val="22"/>
              </w:rPr>
              <w:t>Наименование СЦТ</w:t>
            </w:r>
          </w:p>
        </w:tc>
        <w:tc>
          <w:tcPr>
            <w:tcW w:w="1086" w:type="pct"/>
            <w:shd w:val="clear" w:color="auto" w:fill="auto"/>
            <w:vAlign w:val="center"/>
          </w:tcPr>
          <w:p w:rsidR="00693519" w:rsidRPr="00A5746B" w:rsidRDefault="00693519" w:rsidP="003B51AE">
            <w:pPr>
              <w:jc w:val="center"/>
              <w:rPr>
                <w:sz w:val="22"/>
              </w:rPr>
            </w:pPr>
            <w:r w:rsidRPr="00A5746B">
              <w:rPr>
                <w:sz w:val="22"/>
              </w:rPr>
              <w:t>Температурный график</w:t>
            </w:r>
          </w:p>
        </w:tc>
      </w:tr>
      <w:tr w:rsidR="00693519" w:rsidRPr="00A5746B" w:rsidTr="003B51AE">
        <w:trPr>
          <w:cantSplit/>
        </w:trPr>
        <w:tc>
          <w:tcPr>
            <w:tcW w:w="442" w:type="pct"/>
            <w:tcBorders>
              <w:right w:val="single" w:sz="4" w:space="0" w:color="auto"/>
            </w:tcBorders>
            <w:shd w:val="clear" w:color="auto" w:fill="auto"/>
            <w:vAlign w:val="center"/>
          </w:tcPr>
          <w:p w:rsidR="00693519" w:rsidRPr="00A5746B" w:rsidRDefault="00693519" w:rsidP="003B51AE">
            <w:pPr>
              <w:pStyle w:val="ab"/>
              <w:jc w:val="center"/>
              <w:rPr>
                <w:sz w:val="22"/>
                <w:szCs w:val="22"/>
              </w:rPr>
            </w:pPr>
            <w:r w:rsidRPr="00A5746B">
              <w:rPr>
                <w:sz w:val="22"/>
                <w:szCs w:val="22"/>
              </w:rPr>
              <w:t>1</w:t>
            </w:r>
          </w:p>
        </w:tc>
        <w:tc>
          <w:tcPr>
            <w:tcW w:w="3472" w:type="pct"/>
            <w:tcBorders>
              <w:left w:val="single" w:sz="4" w:space="0" w:color="auto"/>
            </w:tcBorders>
            <w:shd w:val="clear" w:color="auto" w:fill="auto"/>
            <w:vAlign w:val="center"/>
          </w:tcPr>
          <w:p w:rsidR="00693519" w:rsidRPr="00A5746B" w:rsidRDefault="00693519" w:rsidP="003B51AE">
            <w:pPr>
              <w:jc w:val="center"/>
              <w:rPr>
                <w:sz w:val="22"/>
              </w:rPr>
            </w:pPr>
            <w:r w:rsidRPr="00A5746B">
              <w:rPr>
                <w:sz w:val="22"/>
              </w:rPr>
              <w:t>Котельная (п. Яр, ул. Школьная, 6а)</w:t>
            </w:r>
          </w:p>
        </w:tc>
        <w:tc>
          <w:tcPr>
            <w:tcW w:w="1086" w:type="pct"/>
            <w:shd w:val="clear" w:color="auto" w:fill="auto"/>
            <w:vAlign w:val="center"/>
          </w:tcPr>
          <w:p w:rsidR="00693519" w:rsidRPr="00A5746B" w:rsidRDefault="00693519" w:rsidP="003B51AE">
            <w:pPr>
              <w:jc w:val="center"/>
              <w:rPr>
                <w:sz w:val="22"/>
              </w:rPr>
            </w:pPr>
            <w:r w:rsidRPr="00A5746B">
              <w:rPr>
                <w:sz w:val="22"/>
              </w:rPr>
              <w:t>95/70°С</w:t>
            </w:r>
          </w:p>
        </w:tc>
      </w:tr>
      <w:tr w:rsidR="00693519" w:rsidRPr="00A5746B" w:rsidTr="003B51AE">
        <w:trPr>
          <w:cantSplit/>
        </w:trPr>
        <w:tc>
          <w:tcPr>
            <w:tcW w:w="442" w:type="pct"/>
            <w:tcBorders>
              <w:right w:val="single" w:sz="4" w:space="0" w:color="auto"/>
            </w:tcBorders>
            <w:shd w:val="clear" w:color="auto" w:fill="auto"/>
            <w:vAlign w:val="center"/>
          </w:tcPr>
          <w:p w:rsidR="00693519" w:rsidRPr="00A5746B" w:rsidRDefault="00693519" w:rsidP="003B51AE">
            <w:pPr>
              <w:pStyle w:val="ab"/>
              <w:jc w:val="center"/>
              <w:rPr>
                <w:sz w:val="22"/>
                <w:szCs w:val="22"/>
              </w:rPr>
            </w:pPr>
            <w:r w:rsidRPr="00A5746B">
              <w:rPr>
                <w:sz w:val="22"/>
                <w:szCs w:val="22"/>
              </w:rPr>
              <w:t>2</w:t>
            </w:r>
          </w:p>
        </w:tc>
        <w:tc>
          <w:tcPr>
            <w:tcW w:w="3472" w:type="pct"/>
            <w:tcBorders>
              <w:left w:val="single" w:sz="4" w:space="0" w:color="auto"/>
            </w:tcBorders>
            <w:shd w:val="clear" w:color="auto" w:fill="auto"/>
            <w:vAlign w:val="center"/>
          </w:tcPr>
          <w:p w:rsidR="00693519" w:rsidRPr="00A5746B" w:rsidRDefault="00693519" w:rsidP="003B51AE">
            <w:pPr>
              <w:jc w:val="center"/>
              <w:rPr>
                <w:sz w:val="22"/>
              </w:rPr>
            </w:pPr>
            <w:r w:rsidRPr="00A5746B">
              <w:rPr>
                <w:sz w:val="22"/>
              </w:rPr>
              <w:t>Котельная (с.Дизьмино, ул. Школьная, 26а)</w:t>
            </w:r>
          </w:p>
        </w:tc>
        <w:tc>
          <w:tcPr>
            <w:tcW w:w="1086" w:type="pct"/>
            <w:shd w:val="clear" w:color="auto" w:fill="auto"/>
            <w:vAlign w:val="center"/>
          </w:tcPr>
          <w:p w:rsidR="00693519" w:rsidRPr="00A5746B" w:rsidRDefault="00693519" w:rsidP="003B51AE">
            <w:pPr>
              <w:jc w:val="center"/>
              <w:rPr>
                <w:sz w:val="22"/>
              </w:rPr>
            </w:pPr>
            <w:r w:rsidRPr="00A5746B">
              <w:rPr>
                <w:sz w:val="22"/>
              </w:rPr>
              <w:t>95/70°С</w:t>
            </w:r>
          </w:p>
        </w:tc>
      </w:tr>
      <w:tr w:rsidR="00693519" w:rsidRPr="00A5746B" w:rsidTr="003B51AE">
        <w:trPr>
          <w:cantSplit/>
        </w:trPr>
        <w:tc>
          <w:tcPr>
            <w:tcW w:w="442" w:type="pct"/>
            <w:tcBorders>
              <w:right w:val="single" w:sz="4" w:space="0" w:color="auto"/>
            </w:tcBorders>
            <w:shd w:val="clear" w:color="auto" w:fill="auto"/>
            <w:vAlign w:val="center"/>
          </w:tcPr>
          <w:p w:rsidR="00693519" w:rsidRPr="00A5746B" w:rsidRDefault="00693519" w:rsidP="003B51AE">
            <w:pPr>
              <w:pStyle w:val="ab"/>
              <w:jc w:val="center"/>
              <w:rPr>
                <w:sz w:val="22"/>
                <w:szCs w:val="22"/>
              </w:rPr>
            </w:pPr>
            <w:r w:rsidRPr="00A5746B">
              <w:rPr>
                <w:sz w:val="22"/>
                <w:szCs w:val="22"/>
              </w:rPr>
              <w:t>3</w:t>
            </w:r>
          </w:p>
        </w:tc>
        <w:tc>
          <w:tcPr>
            <w:tcW w:w="3472" w:type="pct"/>
            <w:tcBorders>
              <w:left w:val="single" w:sz="4" w:space="0" w:color="auto"/>
            </w:tcBorders>
            <w:shd w:val="clear" w:color="auto" w:fill="auto"/>
            <w:vAlign w:val="center"/>
          </w:tcPr>
          <w:p w:rsidR="00693519" w:rsidRPr="00A5746B" w:rsidRDefault="00693519" w:rsidP="003B51AE">
            <w:pPr>
              <w:jc w:val="center"/>
              <w:rPr>
                <w:sz w:val="22"/>
              </w:rPr>
            </w:pPr>
            <w:r w:rsidRPr="00A5746B">
              <w:rPr>
                <w:sz w:val="22"/>
              </w:rPr>
              <w:t>Котельная (п.Яр, ул. Советская, 1)</w:t>
            </w:r>
          </w:p>
        </w:tc>
        <w:tc>
          <w:tcPr>
            <w:tcW w:w="1086" w:type="pct"/>
            <w:shd w:val="clear" w:color="auto" w:fill="auto"/>
            <w:vAlign w:val="center"/>
          </w:tcPr>
          <w:p w:rsidR="00693519" w:rsidRPr="00A5746B" w:rsidRDefault="00693519" w:rsidP="003B51AE">
            <w:pPr>
              <w:jc w:val="center"/>
              <w:rPr>
                <w:sz w:val="22"/>
              </w:rPr>
            </w:pPr>
            <w:r w:rsidRPr="00A5746B">
              <w:rPr>
                <w:sz w:val="22"/>
              </w:rPr>
              <w:t>95/70°С</w:t>
            </w:r>
          </w:p>
        </w:tc>
      </w:tr>
      <w:tr w:rsidR="00693519" w:rsidRPr="00A5746B" w:rsidTr="003B51AE">
        <w:trPr>
          <w:cantSplit/>
        </w:trPr>
        <w:tc>
          <w:tcPr>
            <w:tcW w:w="442" w:type="pct"/>
            <w:tcBorders>
              <w:right w:val="single" w:sz="4" w:space="0" w:color="auto"/>
            </w:tcBorders>
            <w:shd w:val="clear" w:color="auto" w:fill="auto"/>
            <w:vAlign w:val="center"/>
          </w:tcPr>
          <w:p w:rsidR="00693519" w:rsidRPr="00A5746B" w:rsidRDefault="00693519" w:rsidP="003B51AE">
            <w:pPr>
              <w:pStyle w:val="ab"/>
              <w:jc w:val="center"/>
              <w:rPr>
                <w:sz w:val="22"/>
                <w:szCs w:val="22"/>
              </w:rPr>
            </w:pPr>
            <w:r w:rsidRPr="00A5746B">
              <w:rPr>
                <w:sz w:val="22"/>
                <w:szCs w:val="22"/>
              </w:rPr>
              <w:t>4</w:t>
            </w:r>
          </w:p>
        </w:tc>
        <w:tc>
          <w:tcPr>
            <w:tcW w:w="3472" w:type="pct"/>
            <w:tcBorders>
              <w:left w:val="single" w:sz="4" w:space="0" w:color="auto"/>
            </w:tcBorders>
            <w:shd w:val="clear" w:color="auto" w:fill="auto"/>
            <w:vAlign w:val="center"/>
          </w:tcPr>
          <w:p w:rsidR="00693519" w:rsidRPr="00A5746B" w:rsidRDefault="00693519" w:rsidP="003B51AE">
            <w:pPr>
              <w:jc w:val="center"/>
              <w:rPr>
                <w:sz w:val="22"/>
              </w:rPr>
            </w:pPr>
            <w:r w:rsidRPr="00A5746B">
              <w:rPr>
                <w:sz w:val="22"/>
              </w:rPr>
              <w:t>Котельная (с.Пудем, ул. Гагарина, 2а)</w:t>
            </w:r>
          </w:p>
        </w:tc>
        <w:tc>
          <w:tcPr>
            <w:tcW w:w="1086" w:type="pct"/>
            <w:shd w:val="clear" w:color="auto" w:fill="auto"/>
            <w:vAlign w:val="center"/>
          </w:tcPr>
          <w:p w:rsidR="00693519" w:rsidRPr="00A5746B" w:rsidRDefault="00693519" w:rsidP="003B51AE">
            <w:pPr>
              <w:jc w:val="center"/>
              <w:rPr>
                <w:sz w:val="22"/>
              </w:rPr>
            </w:pPr>
            <w:r w:rsidRPr="00A5746B">
              <w:rPr>
                <w:sz w:val="22"/>
              </w:rPr>
              <w:t>95/70°С</w:t>
            </w:r>
          </w:p>
        </w:tc>
      </w:tr>
      <w:tr w:rsidR="00693519" w:rsidRPr="00A5746B" w:rsidTr="003B51AE">
        <w:trPr>
          <w:cantSplit/>
        </w:trPr>
        <w:tc>
          <w:tcPr>
            <w:tcW w:w="442" w:type="pct"/>
            <w:tcBorders>
              <w:right w:val="single" w:sz="4" w:space="0" w:color="auto"/>
            </w:tcBorders>
            <w:shd w:val="clear" w:color="auto" w:fill="auto"/>
            <w:vAlign w:val="center"/>
          </w:tcPr>
          <w:p w:rsidR="00693519" w:rsidRPr="00A5746B" w:rsidRDefault="00693519" w:rsidP="003B51AE">
            <w:pPr>
              <w:pStyle w:val="ab"/>
              <w:jc w:val="center"/>
              <w:rPr>
                <w:sz w:val="22"/>
                <w:szCs w:val="22"/>
              </w:rPr>
            </w:pPr>
            <w:r w:rsidRPr="00A5746B">
              <w:rPr>
                <w:sz w:val="22"/>
                <w:szCs w:val="22"/>
              </w:rPr>
              <w:t>5</w:t>
            </w:r>
          </w:p>
        </w:tc>
        <w:tc>
          <w:tcPr>
            <w:tcW w:w="3472" w:type="pct"/>
            <w:tcBorders>
              <w:left w:val="single" w:sz="4" w:space="0" w:color="auto"/>
            </w:tcBorders>
            <w:shd w:val="clear" w:color="auto" w:fill="auto"/>
            <w:vAlign w:val="center"/>
          </w:tcPr>
          <w:p w:rsidR="00693519" w:rsidRPr="00A5746B" w:rsidRDefault="00693519" w:rsidP="003B51AE">
            <w:pPr>
              <w:jc w:val="center"/>
              <w:rPr>
                <w:sz w:val="22"/>
              </w:rPr>
            </w:pPr>
            <w:r w:rsidRPr="00A5746B">
              <w:rPr>
                <w:sz w:val="22"/>
              </w:rPr>
              <w:t>Котельная (п.Яр, ул. Ф.Васильева, 6а)</w:t>
            </w:r>
          </w:p>
        </w:tc>
        <w:tc>
          <w:tcPr>
            <w:tcW w:w="1086" w:type="pct"/>
            <w:shd w:val="clear" w:color="auto" w:fill="auto"/>
            <w:vAlign w:val="center"/>
          </w:tcPr>
          <w:p w:rsidR="00693519" w:rsidRPr="00A5746B" w:rsidRDefault="00693519" w:rsidP="003B51AE">
            <w:pPr>
              <w:jc w:val="center"/>
              <w:rPr>
                <w:sz w:val="22"/>
              </w:rPr>
            </w:pPr>
            <w:r w:rsidRPr="00A5746B">
              <w:rPr>
                <w:sz w:val="22"/>
              </w:rPr>
              <w:t>95/70°С</w:t>
            </w:r>
          </w:p>
        </w:tc>
      </w:tr>
      <w:tr w:rsidR="00693519" w:rsidRPr="00A5746B" w:rsidTr="003B51AE">
        <w:trPr>
          <w:cantSplit/>
        </w:trPr>
        <w:tc>
          <w:tcPr>
            <w:tcW w:w="442" w:type="pct"/>
            <w:tcBorders>
              <w:right w:val="single" w:sz="4" w:space="0" w:color="auto"/>
            </w:tcBorders>
            <w:shd w:val="clear" w:color="auto" w:fill="auto"/>
            <w:vAlign w:val="center"/>
          </w:tcPr>
          <w:p w:rsidR="00693519" w:rsidRPr="00A5746B" w:rsidRDefault="00693519" w:rsidP="003B51AE">
            <w:pPr>
              <w:pStyle w:val="ab"/>
              <w:jc w:val="center"/>
              <w:rPr>
                <w:sz w:val="22"/>
                <w:szCs w:val="22"/>
              </w:rPr>
            </w:pPr>
            <w:r w:rsidRPr="00A5746B">
              <w:rPr>
                <w:sz w:val="22"/>
                <w:szCs w:val="22"/>
              </w:rPr>
              <w:t>6</w:t>
            </w:r>
          </w:p>
        </w:tc>
        <w:tc>
          <w:tcPr>
            <w:tcW w:w="3472" w:type="pct"/>
            <w:tcBorders>
              <w:left w:val="single" w:sz="4" w:space="0" w:color="auto"/>
            </w:tcBorders>
            <w:shd w:val="clear" w:color="auto" w:fill="auto"/>
            <w:vAlign w:val="center"/>
          </w:tcPr>
          <w:p w:rsidR="00693519" w:rsidRPr="00A5746B" w:rsidRDefault="00693519" w:rsidP="003B51AE">
            <w:pPr>
              <w:jc w:val="center"/>
              <w:rPr>
                <w:sz w:val="22"/>
              </w:rPr>
            </w:pPr>
            <w:r w:rsidRPr="00A5746B">
              <w:rPr>
                <w:sz w:val="22"/>
              </w:rPr>
              <w:t>Котельная (п.Яр, ул. Ф.Васильева, 29а)</w:t>
            </w:r>
          </w:p>
        </w:tc>
        <w:tc>
          <w:tcPr>
            <w:tcW w:w="1086" w:type="pct"/>
            <w:shd w:val="clear" w:color="auto" w:fill="auto"/>
            <w:vAlign w:val="center"/>
          </w:tcPr>
          <w:p w:rsidR="00693519" w:rsidRPr="00A5746B" w:rsidRDefault="00693519" w:rsidP="003B51AE">
            <w:pPr>
              <w:jc w:val="center"/>
              <w:rPr>
                <w:sz w:val="22"/>
              </w:rPr>
            </w:pPr>
            <w:r w:rsidRPr="00A5746B">
              <w:rPr>
                <w:sz w:val="22"/>
              </w:rPr>
              <w:t>95/70°С</w:t>
            </w:r>
          </w:p>
        </w:tc>
      </w:tr>
      <w:tr w:rsidR="00693519" w:rsidRPr="00A5746B" w:rsidTr="003B51AE">
        <w:trPr>
          <w:cantSplit/>
        </w:trPr>
        <w:tc>
          <w:tcPr>
            <w:tcW w:w="442" w:type="pct"/>
            <w:tcBorders>
              <w:right w:val="single" w:sz="4" w:space="0" w:color="auto"/>
            </w:tcBorders>
            <w:shd w:val="clear" w:color="auto" w:fill="auto"/>
            <w:vAlign w:val="center"/>
          </w:tcPr>
          <w:p w:rsidR="00693519" w:rsidRPr="00A5746B" w:rsidRDefault="00693519" w:rsidP="003B51AE">
            <w:pPr>
              <w:pStyle w:val="ab"/>
              <w:jc w:val="center"/>
              <w:rPr>
                <w:sz w:val="22"/>
                <w:szCs w:val="22"/>
              </w:rPr>
            </w:pPr>
            <w:r w:rsidRPr="00A5746B">
              <w:rPr>
                <w:sz w:val="22"/>
                <w:szCs w:val="22"/>
              </w:rPr>
              <w:t>7</w:t>
            </w:r>
          </w:p>
        </w:tc>
        <w:tc>
          <w:tcPr>
            <w:tcW w:w="3472" w:type="pct"/>
            <w:tcBorders>
              <w:left w:val="single" w:sz="4" w:space="0" w:color="auto"/>
            </w:tcBorders>
            <w:shd w:val="clear" w:color="auto" w:fill="auto"/>
            <w:vAlign w:val="center"/>
          </w:tcPr>
          <w:p w:rsidR="00693519" w:rsidRPr="00A5746B" w:rsidRDefault="00693519" w:rsidP="003B51AE">
            <w:pPr>
              <w:jc w:val="center"/>
              <w:rPr>
                <w:sz w:val="22"/>
              </w:rPr>
            </w:pPr>
            <w:r w:rsidRPr="00A5746B">
              <w:rPr>
                <w:sz w:val="22"/>
              </w:rPr>
              <w:t>Котельная (д.Зюино, ул. Школьная, 77а)</w:t>
            </w:r>
          </w:p>
        </w:tc>
        <w:tc>
          <w:tcPr>
            <w:tcW w:w="1086" w:type="pct"/>
            <w:shd w:val="clear" w:color="auto" w:fill="auto"/>
            <w:vAlign w:val="center"/>
          </w:tcPr>
          <w:p w:rsidR="00693519" w:rsidRPr="00A5746B" w:rsidRDefault="00693519" w:rsidP="003B51AE">
            <w:pPr>
              <w:jc w:val="center"/>
              <w:rPr>
                <w:sz w:val="22"/>
              </w:rPr>
            </w:pPr>
            <w:r w:rsidRPr="00A5746B">
              <w:rPr>
                <w:sz w:val="22"/>
              </w:rPr>
              <w:t>95/70°С</w:t>
            </w:r>
          </w:p>
        </w:tc>
      </w:tr>
      <w:tr w:rsidR="00693519" w:rsidRPr="00A5746B" w:rsidTr="003B51AE">
        <w:trPr>
          <w:cantSplit/>
        </w:trPr>
        <w:tc>
          <w:tcPr>
            <w:tcW w:w="442" w:type="pct"/>
            <w:tcBorders>
              <w:right w:val="single" w:sz="4" w:space="0" w:color="auto"/>
            </w:tcBorders>
            <w:shd w:val="clear" w:color="auto" w:fill="auto"/>
            <w:vAlign w:val="center"/>
          </w:tcPr>
          <w:p w:rsidR="00693519" w:rsidRPr="00A5746B" w:rsidRDefault="00693519" w:rsidP="003B51AE">
            <w:pPr>
              <w:pStyle w:val="ab"/>
              <w:jc w:val="center"/>
              <w:rPr>
                <w:sz w:val="22"/>
                <w:szCs w:val="22"/>
              </w:rPr>
            </w:pPr>
            <w:r w:rsidRPr="00A5746B">
              <w:rPr>
                <w:sz w:val="22"/>
                <w:szCs w:val="22"/>
              </w:rPr>
              <w:t>8</w:t>
            </w:r>
          </w:p>
        </w:tc>
        <w:tc>
          <w:tcPr>
            <w:tcW w:w="3472" w:type="pct"/>
            <w:tcBorders>
              <w:left w:val="single" w:sz="4" w:space="0" w:color="auto"/>
            </w:tcBorders>
            <w:shd w:val="clear" w:color="auto" w:fill="auto"/>
            <w:vAlign w:val="center"/>
          </w:tcPr>
          <w:p w:rsidR="00693519" w:rsidRPr="00A5746B" w:rsidRDefault="00693519" w:rsidP="003B51AE">
            <w:pPr>
              <w:jc w:val="center"/>
              <w:rPr>
                <w:sz w:val="22"/>
              </w:rPr>
            </w:pPr>
            <w:r w:rsidRPr="00A5746B">
              <w:rPr>
                <w:sz w:val="22"/>
              </w:rPr>
              <w:t>Котельная (д.Бачумово, ул. Школьная, 17а)</w:t>
            </w:r>
          </w:p>
        </w:tc>
        <w:tc>
          <w:tcPr>
            <w:tcW w:w="1086" w:type="pct"/>
            <w:shd w:val="clear" w:color="auto" w:fill="auto"/>
            <w:vAlign w:val="center"/>
          </w:tcPr>
          <w:p w:rsidR="00693519" w:rsidRPr="00A5746B" w:rsidRDefault="00693519" w:rsidP="003B51AE">
            <w:pPr>
              <w:jc w:val="center"/>
              <w:rPr>
                <w:sz w:val="22"/>
              </w:rPr>
            </w:pPr>
            <w:r w:rsidRPr="00A5746B">
              <w:rPr>
                <w:sz w:val="22"/>
              </w:rPr>
              <w:t>95/70°С</w:t>
            </w:r>
          </w:p>
        </w:tc>
      </w:tr>
      <w:tr w:rsidR="00693519" w:rsidRPr="00A5746B" w:rsidTr="003B51AE">
        <w:trPr>
          <w:cantSplit/>
        </w:trPr>
        <w:tc>
          <w:tcPr>
            <w:tcW w:w="442" w:type="pct"/>
            <w:tcBorders>
              <w:right w:val="single" w:sz="4" w:space="0" w:color="auto"/>
            </w:tcBorders>
            <w:shd w:val="clear" w:color="auto" w:fill="auto"/>
            <w:vAlign w:val="center"/>
          </w:tcPr>
          <w:p w:rsidR="00693519" w:rsidRPr="00A5746B" w:rsidRDefault="00693519" w:rsidP="003B51AE">
            <w:pPr>
              <w:pStyle w:val="ab"/>
              <w:jc w:val="center"/>
              <w:rPr>
                <w:sz w:val="22"/>
                <w:szCs w:val="22"/>
              </w:rPr>
            </w:pPr>
            <w:r w:rsidRPr="00A5746B">
              <w:rPr>
                <w:sz w:val="22"/>
                <w:szCs w:val="22"/>
              </w:rPr>
              <w:t>9</w:t>
            </w:r>
          </w:p>
        </w:tc>
        <w:tc>
          <w:tcPr>
            <w:tcW w:w="3472" w:type="pct"/>
            <w:tcBorders>
              <w:left w:val="single" w:sz="4" w:space="0" w:color="auto"/>
            </w:tcBorders>
            <w:shd w:val="clear" w:color="auto" w:fill="auto"/>
            <w:vAlign w:val="center"/>
          </w:tcPr>
          <w:p w:rsidR="00693519" w:rsidRPr="00A5746B" w:rsidRDefault="00693519" w:rsidP="003B51AE">
            <w:pPr>
              <w:jc w:val="center"/>
              <w:rPr>
                <w:sz w:val="22"/>
              </w:rPr>
            </w:pPr>
            <w:r w:rsidRPr="00A5746B">
              <w:rPr>
                <w:sz w:val="22"/>
              </w:rPr>
              <w:t>Котельная (д. Ворца, ул. Чапаевская, 66)</w:t>
            </w:r>
          </w:p>
        </w:tc>
        <w:tc>
          <w:tcPr>
            <w:tcW w:w="1086" w:type="pct"/>
            <w:shd w:val="clear" w:color="auto" w:fill="auto"/>
            <w:vAlign w:val="center"/>
          </w:tcPr>
          <w:p w:rsidR="00693519" w:rsidRPr="00A5746B" w:rsidRDefault="00693519" w:rsidP="003B51AE">
            <w:pPr>
              <w:jc w:val="center"/>
              <w:rPr>
                <w:sz w:val="22"/>
              </w:rPr>
            </w:pPr>
            <w:r w:rsidRPr="00A5746B">
              <w:rPr>
                <w:sz w:val="22"/>
              </w:rPr>
              <w:t>95/70°С</w:t>
            </w:r>
          </w:p>
        </w:tc>
      </w:tr>
      <w:tr w:rsidR="00693519" w:rsidRPr="00A5746B" w:rsidTr="003B51AE">
        <w:trPr>
          <w:cantSplit/>
        </w:trPr>
        <w:tc>
          <w:tcPr>
            <w:tcW w:w="442" w:type="pct"/>
            <w:tcBorders>
              <w:right w:val="single" w:sz="4" w:space="0" w:color="auto"/>
            </w:tcBorders>
            <w:shd w:val="clear" w:color="auto" w:fill="auto"/>
            <w:vAlign w:val="center"/>
          </w:tcPr>
          <w:p w:rsidR="00693519" w:rsidRPr="00A5746B" w:rsidRDefault="00693519" w:rsidP="003B51AE">
            <w:pPr>
              <w:pStyle w:val="ab"/>
              <w:jc w:val="center"/>
              <w:rPr>
                <w:sz w:val="22"/>
                <w:szCs w:val="22"/>
              </w:rPr>
            </w:pPr>
            <w:r w:rsidRPr="00A5746B">
              <w:rPr>
                <w:sz w:val="22"/>
                <w:szCs w:val="22"/>
              </w:rPr>
              <w:t>10</w:t>
            </w:r>
          </w:p>
        </w:tc>
        <w:tc>
          <w:tcPr>
            <w:tcW w:w="3472" w:type="pct"/>
            <w:tcBorders>
              <w:left w:val="single" w:sz="4" w:space="0" w:color="auto"/>
            </w:tcBorders>
            <w:shd w:val="clear" w:color="auto" w:fill="auto"/>
            <w:vAlign w:val="center"/>
          </w:tcPr>
          <w:p w:rsidR="00693519" w:rsidRPr="00A5746B" w:rsidRDefault="00693519" w:rsidP="003B51AE">
            <w:pPr>
              <w:jc w:val="center"/>
              <w:rPr>
                <w:sz w:val="22"/>
              </w:rPr>
            </w:pPr>
            <w:r w:rsidRPr="00A5746B">
              <w:rPr>
                <w:sz w:val="22"/>
              </w:rPr>
              <w:t>Котельная (с.Укан, ул. Советская, 15б)</w:t>
            </w:r>
          </w:p>
        </w:tc>
        <w:tc>
          <w:tcPr>
            <w:tcW w:w="1086" w:type="pct"/>
            <w:shd w:val="clear" w:color="auto" w:fill="auto"/>
            <w:vAlign w:val="center"/>
          </w:tcPr>
          <w:p w:rsidR="00693519" w:rsidRPr="00A5746B" w:rsidRDefault="00693519" w:rsidP="003B51AE">
            <w:pPr>
              <w:jc w:val="center"/>
              <w:rPr>
                <w:sz w:val="22"/>
              </w:rPr>
            </w:pPr>
            <w:r w:rsidRPr="00A5746B">
              <w:rPr>
                <w:sz w:val="22"/>
              </w:rPr>
              <w:t>95/70°С</w:t>
            </w:r>
          </w:p>
        </w:tc>
      </w:tr>
      <w:tr w:rsidR="00693519" w:rsidRPr="00A5746B" w:rsidTr="003B51AE">
        <w:trPr>
          <w:cantSplit/>
        </w:trPr>
        <w:tc>
          <w:tcPr>
            <w:tcW w:w="442" w:type="pct"/>
            <w:tcBorders>
              <w:right w:val="single" w:sz="4" w:space="0" w:color="auto"/>
            </w:tcBorders>
            <w:shd w:val="clear" w:color="auto" w:fill="auto"/>
            <w:vAlign w:val="center"/>
          </w:tcPr>
          <w:p w:rsidR="00693519" w:rsidRPr="00A5746B" w:rsidRDefault="00693519" w:rsidP="003B51AE">
            <w:pPr>
              <w:pStyle w:val="ab"/>
              <w:jc w:val="center"/>
              <w:rPr>
                <w:sz w:val="22"/>
                <w:szCs w:val="22"/>
              </w:rPr>
            </w:pPr>
            <w:r w:rsidRPr="00A5746B">
              <w:rPr>
                <w:sz w:val="22"/>
                <w:szCs w:val="22"/>
              </w:rPr>
              <w:t>11</w:t>
            </w:r>
          </w:p>
        </w:tc>
        <w:tc>
          <w:tcPr>
            <w:tcW w:w="3472" w:type="pct"/>
            <w:tcBorders>
              <w:left w:val="single" w:sz="4" w:space="0" w:color="auto"/>
            </w:tcBorders>
            <w:shd w:val="clear" w:color="auto" w:fill="auto"/>
            <w:vAlign w:val="center"/>
          </w:tcPr>
          <w:p w:rsidR="00693519" w:rsidRPr="00A5746B" w:rsidRDefault="00693519" w:rsidP="003B51AE">
            <w:pPr>
              <w:jc w:val="center"/>
              <w:rPr>
                <w:sz w:val="22"/>
              </w:rPr>
            </w:pPr>
            <w:r w:rsidRPr="00A5746B">
              <w:rPr>
                <w:sz w:val="22"/>
              </w:rPr>
              <w:t>Котельная (п. Яр, ул. Ворошилова, 10ж)</w:t>
            </w:r>
          </w:p>
        </w:tc>
        <w:tc>
          <w:tcPr>
            <w:tcW w:w="1086" w:type="pct"/>
            <w:shd w:val="clear" w:color="auto" w:fill="auto"/>
            <w:vAlign w:val="center"/>
          </w:tcPr>
          <w:p w:rsidR="00693519" w:rsidRPr="00A5746B" w:rsidRDefault="00693519" w:rsidP="003B51AE">
            <w:pPr>
              <w:jc w:val="center"/>
              <w:rPr>
                <w:sz w:val="22"/>
              </w:rPr>
            </w:pPr>
            <w:r w:rsidRPr="00A5746B">
              <w:rPr>
                <w:sz w:val="22"/>
              </w:rPr>
              <w:t>95/70°С</w:t>
            </w:r>
          </w:p>
        </w:tc>
      </w:tr>
      <w:tr w:rsidR="00693519" w:rsidRPr="00A5746B" w:rsidTr="003B51AE">
        <w:trPr>
          <w:cantSplit/>
        </w:trPr>
        <w:tc>
          <w:tcPr>
            <w:tcW w:w="442" w:type="pct"/>
            <w:tcBorders>
              <w:right w:val="single" w:sz="4" w:space="0" w:color="auto"/>
            </w:tcBorders>
            <w:shd w:val="clear" w:color="auto" w:fill="auto"/>
            <w:vAlign w:val="center"/>
          </w:tcPr>
          <w:p w:rsidR="00693519" w:rsidRPr="00A5746B" w:rsidRDefault="00693519" w:rsidP="003B51AE">
            <w:pPr>
              <w:pStyle w:val="ab"/>
              <w:jc w:val="center"/>
              <w:rPr>
                <w:sz w:val="22"/>
                <w:szCs w:val="22"/>
              </w:rPr>
            </w:pPr>
            <w:r w:rsidRPr="00A5746B">
              <w:rPr>
                <w:sz w:val="22"/>
                <w:szCs w:val="22"/>
              </w:rPr>
              <w:t>12</w:t>
            </w:r>
          </w:p>
        </w:tc>
        <w:tc>
          <w:tcPr>
            <w:tcW w:w="3472" w:type="pct"/>
            <w:tcBorders>
              <w:left w:val="single" w:sz="4" w:space="0" w:color="auto"/>
            </w:tcBorders>
            <w:shd w:val="clear" w:color="auto" w:fill="auto"/>
            <w:vAlign w:val="center"/>
          </w:tcPr>
          <w:p w:rsidR="00693519" w:rsidRPr="00A5746B" w:rsidRDefault="00693519" w:rsidP="003B51AE">
            <w:pPr>
              <w:jc w:val="center"/>
              <w:rPr>
                <w:sz w:val="22"/>
              </w:rPr>
            </w:pPr>
            <w:r w:rsidRPr="00A5746B">
              <w:rPr>
                <w:sz w:val="22"/>
              </w:rPr>
              <w:t>Котельная (д.Бармашур, ул. Советская, 42а)</w:t>
            </w:r>
          </w:p>
        </w:tc>
        <w:tc>
          <w:tcPr>
            <w:tcW w:w="1086" w:type="pct"/>
            <w:shd w:val="clear" w:color="auto" w:fill="auto"/>
            <w:vAlign w:val="center"/>
          </w:tcPr>
          <w:p w:rsidR="00693519" w:rsidRPr="00A5746B" w:rsidRDefault="00693519" w:rsidP="003B51AE">
            <w:pPr>
              <w:jc w:val="center"/>
              <w:rPr>
                <w:sz w:val="22"/>
              </w:rPr>
            </w:pPr>
            <w:r w:rsidRPr="00A5746B">
              <w:rPr>
                <w:sz w:val="22"/>
              </w:rPr>
              <w:t>95/70°С</w:t>
            </w:r>
          </w:p>
        </w:tc>
      </w:tr>
      <w:tr w:rsidR="00693519" w:rsidRPr="00A5746B" w:rsidTr="003B51AE">
        <w:trPr>
          <w:cantSplit/>
        </w:trPr>
        <w:tc>
          <w:tcPr>
            <w:tcW w:w="442" w:type="pct"/>
            <w:tcBorders>
              <w:right w:val="single" w:sz="4" w:space="0" w:color="auto"/>
            </w:tcBorders>
            <w:shd w:val="clear" w:color="auto" w:fill="auto"/>
            <w:vAlign w:val="center"/>
          </w:tcPr>
          <w:p w:rsidR="00693519" w:rsidRPr="00A5746B" w:rsidRDefault="00693519" w:rsidP="003B51AE">
            <w:pPr>
              <w:pStyle w:val="ab"/>
              <w:jc w:val="center"/>
              <w:rPr>
                <w:sz w:val="22"/>
                <w:szCs w:val="22"/>
              </w:rPr>
            </w:pPr>
            <w:r w:rsidRPr="00A5746B">
              <w:rPr>
                <w:sz w:val="22"/>
                <w:szCs w:val="22"/>
              </w:rPr>
              <w:t>13</w:t>
            </w:r>
          </w:p>
        </w:tc>
        <w:tc>
          <w:tcPr>
            <w:tcW w:w="3472" w:type="pct"/>
            <w:tcBorders>
              <w:left w:val="single" w:sz="4" w:space="0" w:color="auto"/>
            </w:tcBorders>
            <w:shd w:val="clear" w:color="auto" w:fill="auto"/>
            <w:vAlign w:val="center"/>
          </w:tcPr>
          <w:p w:rsidR="00693519" w:rsidRPr="00A5746B" w:rsidRDefault="00693519" w:rsidP="003B51AE">
            <w:pPr>
              <w:jc w:val="center"/>
              <w:rPr>
                <w:sz w:val="22"/>
              </w:rPr>
            </w:pPr>
            <w:r w:rsidRPr="00A5746B">
              <w:rPr>
                <w:sz w:val="22"/>
              </w:rPr>
              <w:t>Котельная (п.Яр, ул. Вокзальная, 21Б)</w:t>
            </w:r>
          </w:p>
        </w:tc>
        <w:tc>
          <w:tcPr>
            <w:tcW w:w="1086" w:type="pct"/>
            <w:shd w:val="clear" w:color="auto" w:fill="auto"/>
            <w:vAlign w:val="center"/>
          </w:tcPr>
          <w:p w:rsidR="00693519" w:rsidRPr="00A5746B" w:rsidRDefault="00693519" w:rsidP="003B51AE">
            <w:pPr>
              <w:jc w:val="center"/>
              <w:rPr>
                <w:sz w:val="22"/>
              </w:rPr>
            </w:pPr>
            <w:r w:rsidRPr="00A5746B">
              <w:rPr>
                <w:sz w:val="22"/>
              </w:rPr>
              <w:t>95/70°С</w:t>
            </w:r>
          </w:p>
        </w:tc>
      </w:tr>
      <w:tr w:rsidR="00693519" w:rsidRPr="00A5746B" w:rsidTr="003B51AE">
        <w:trPr>
          <w:cantSplit/>
        </w:trPr>
        <w:tc>
          <w:tcPr>
            <w:tcW w:w="442" w:type="pct"/>
            <w:tcBorders>
              <w:right w:val="single" w:sz="4" w:space="0" w:color="auto"/>
            </w:tcBorders>
            <w:shd w:val="clear" w:color="auto" w:fill="auto"/>
            <w:vAlign w:val="center"/>
          </w:tcPr>
          <w:p w:rsidR="00693519" w:rsidRPr="00A5746B" w:rsidRDefault="00693519" w:rsidP="003B51AE">
            <w:pPr>
              <w:pStyle w:val="ab"/>
              <w:jc w:val="center"/>
              <w:rPr>
                <w:sz w:val="22"/>
                <w:szCs w:val="22"/>
              </w:rPr>
            </w:pPr>
            <w:r w:rsidRPr="00A5746B">
              <w:rPr>
                <w:sz w:val="22"/>
                <w:szCs w:val="22"/>
              </w:rPr>
              <w:t>14</w:t>
            </w:r>
          </w:p>
        </w:tc>
        <w:tc>
          <w:tcPr>
            <w:tcW w:w="3472" w:type="pct"/>
            <w:tcBorders>
              <w:left w:val="single" w:sz="4" w:space="0" w:color="auto"/>
            </w:tcBorders>
            <w:shd w:val="clear" w:color="auto" w:fill="auto"/>
            <w:vAlign w:val="center"/>
          </w:tcPr>
          <w:p w:rsidR="00693519" w:rsidRPr="00A5746B" w:rsidRDefault="00693519" w:rsidP="003B51AE">
            <w:pPr>
              <w:jc w:val="center"/>
              <w:rPr>
                <w:sz w:val="22"/>
              </w:rPr>
            </w:pPr>
            <w:r w:rsidRPr="00A5746B">
              <w:rPr>
                <w:sz w:val="22"/>
              </w:rPr>
              <w:t>Котельная (п.Яр, ул. Горького, 23)</w:t>
            </w:r>
          </w:p>
        </w:tc>
        <w:tc>
          <w:tcPr>
            <w:tcW w:w="1086" w:type="pct"/>
            <w:shd w:val="clear" w:color="auto" w:fill="auto"/>
            <w:vAlign w:val="center"/>
          </w:tcPr>
          <w:p w:rsidR="00693519" w:rsidRPr="00A5746B" w:rsidRDefault="00693519" w:rsidP="003B51AE">
            <w:pPr>
              <w:jc w:val="center"/>
              <w:rPr>
                <w:sz w:val="22"/>
              </w:rPr>
            </w:pPr>
            <w:r w:rsidRPr="00A5746B">
              <w:rPr>
                <w:sz w:val="22"/>
              </w:rPr>
              <w:t>95/70°С</w:t>
            </w:r>
          </w:p>
        </w:tc>
      </w:tr>
      <w:tr w:rsidR="00693519" w:rsidRPr="00A5746B" w:rsidTr="003B51AE">
        <w:trPr>
          <w:cantSplit/>
        </w:trPr>
        <w:tc>
          <w:tcPr>
            <w:tcW w:w="442" w:type="pct"/>
            <w:tcBorders>
              <w:right w:val="single" w:sz="4" w:space="0" w:color="auto"/>
            </w:tcBorders>
            <w:shd w:val="clear" w:color="auto" w:fill="auto"/>
            <w:vAlign w:val="center"/>
          </w:tcPr>
          <w:p w:rsidR="00693519" w:rsidRPr="00A5746B" w:rsidRDefault="00693519" w:rsidP="003B51AE">
            <w:pPr>
              <w:pStyle w:val="ab"/>
              <w:jc w:val="center"/>
              <w:rPr>
                <w:sz w:val="22"/>
                <w:szCs w:val="22"/>
              </w:rPr>
            </w:pPr>
            <w:r w:rsidRPr="00A5746B">
              <w:rPr>
                <w:sz w:val="22"/>
                <w:szCs w:val="22"/>
              </w:rPr>
              <w:t>15</w:t>
            </w:r>
          </w:p>
        </w:tc>
        <w:tc>
          <w:tcPr>
            <w:tcW w:w="3472" w:type="pct"/>
            <w:tcBorders>
              <w:left w:val="single" w:sz="4" w:space="0" w:color="auto"/>
            </w:tcBorders>
            <w:shd w:val="clear" w:color="auto" w:fill="auto"/>
            <w:vAlign w:val="center"/>
          </w:tcPr>
          <w:p w:rsidR="00693519" w:rsidRPr="00A5746B" w:rsidRDefault="00504481" w:rsidP="003B51AE">
            <w:pPr>
              <w:jc w:val="center"/>
              <w:rPr>
                <w:sz w:val="22"/>
              </w:rPr>
            </w:pPr>
            <w:r>
              <w:rPr>
                <w:sz w:val="22"/>
              </w:rPr>
              <w:t>Котельная</w:t>
            </w:r>
            <w:r w:rsidR="00693519" w:rsidRPr="00A5746B">
              <w:rPr>
                <w:sz w:val="22"/>
              </w:rPr>
              <w:t xml:space="preserve"> (с.Пудем, ул. Горького, 49а, А)</w:t>
            </w:r>
          </w:p>
        </w:tc>
        <w:tc>
          <w:tcPr>
            <w:tcW w:w="1086" w:type="pct"/>
            <w:shd w:val="clear" w:color="auto" w:fill="auto"/>
            <w:vAlign w:val="center"/>
          </w:tcPr>
          <w:p w:rsidR="00693519" w:rsidRPr="00A5746B" w:rsidRDefault="00693519" w:rsidP="003B51AE">
            <w:pPr>
              <w:jc w:val="center"/>
              <w:rPr>
                <w:sz w:val="22"/>
              </w:rPr>
            </w:pPr>
            <w:r w:rsidRPr="00A5746B">
              <w:rPr>
                <w:sz w:val="22"/>
              </w:rPr>
              <w:t>95/70°С</w:t>
            </w:r>
          </w:p>
        </w:tc>
      </w:tr>
      <w:tr w:rsidR="00693519" w:rsidRPr="00A5746B" w:rsidTr="003B51AE">
        <w:trPr>
          <w:cantSplit/>
        </w:trPr>
        <w:tc>
          <w:tcPr>
            <w:tcW w:w="442" w:type="pct"/>
            <w:tcBorders>
              <w:right w:val="single" w:sz="4" w:space="0" w:color="auto"/>
            </w:tcBorders>
            <w:shd w:val="clear" w:color="auto" w:fill="auto"/>
            <w:vAlign w:val="center"/>
          </w:tcPr>
          <w:p w:rsidR="00693519" w:rsidRPr="00A5746B" w:rsidRDefault="00693519" w:rsidP="003B51AE">
            <w:pPr>
              <w:pStyle w:val="ab"/>
              <w:jc w:val="center"/>
              <w:rPr>
                <w:sz w:val="22"/>
                <w:szCs w:val="22"/>
              </w:rPr>
            </w:pPr>
            <w:r w:rsidRPr="00A5746B">
              <w:rPr>
                <w:sz w:val="22"/>
                <w:szCs w:val="22"/>
              </w:rPr>
              <w:t>16</w:t>
            </w:r>
          </w:p>
        </w:tc>
        <w:tc>
          <w:tcPr>
            <w:tcW w:w="3472" w:type="pct"/>
            <w:tcBorders>
              <w:left w:val="single" w:sz="4" w:space="0" w:color="auto"/>
            </w:tcBorders>
            <w:shd w:val="clear" w:color="auto" w:fill="auto"/>
            <w:vAlign w:val="center"/>
          </w:tcPr>
          <w:p w:rsidR="00693519" w:rsidRPr="00A5746B" w:rsidRDefault="00693519" w:rsidP="003B51AE">
            <w:pPr>
              <w:jc w:val="center"/>
              <w:rPr>
                <w:sz w:val="22"/>
              </w:rPr>
            </w:pPr>
            <w:r w:rsidRPr="00A5746B">
              <w:rPr>
                <w:sz w:val="22"/>
              </w:rPr>
              <w:t>Котельная (с.Никольское, ул. Центральная, 4)</w:t>
            </w:r>
          </w:p>
        </w:tc>
        <w:tc>
          <w:tcPr>
            <w:tcW w:w="1086" w:type="pct"/>
            <w:shd w:val="clear" w:color="auto" w:fill="auto"/>
            <w:vAlign w:val="center"/>
          </w:tcPr>
          <w:p w:rsidR="00693519" w:rsidRPr="00A5746B" w:rsidRDefault="00693519" w:rsidP="003B51AE">
            <w:pPr>
              <w:jc w:val="center"/>
              <w:rPr>
                <w:sz w:val="22"/>
              </w:rPr>
            </w:pPr>
            <w:r w:rsidRPr="00A5746B">
              <w:rPr>
                <w:sz w:val="22"/>
              </w:rPr>
              <w:t>95/70°С</w:t>
            </w:r>
          </w:p>
        </w:tc>
      </w:tr>
      <w:tr w:rsidR="00693519" w:rsidRPr="00A5746B" w:rsidTr="003B51AE">
        <w:trPr>
          <w:cantSplit/>
        </w:trPr>
        <w:tc>
          <w:tcPr>
            <w:tcW w:w="442" w:type="pct"/>
            <w:tcBorders>
              <w:right w:val="single" w:sz="4" w:space="0" w:color="auto"/>
            </w:tcBorders>
            <w:shd w:val="clear" w:color="auto" w:fill="auto"/>
            <w:vAlign w:val="center"/>
          </w:tcPr>
          <w:p w:rsidR="00693519" w:rsidRPr="00A5746B" w:rsidRDefault="00693519" w:rsidP="003B51AE">
            <w:pPr>
              <w:pStyle w:val="ab"/>
              <w:jc w:val="center"/>
              <w:rPr>
                <w:sz w:val="22"/>
                <w:szCs w:val="22"/>
              </w:rPr>
            </w:pPr>
            <w:r w:rsidRPr="00A5746B">
              <w:rPr>
                <w:sz w:val="22"/>
                <w:szCs w:val="22"/>
              </w:rPr>
              <w:t>17</w:t>
            </w:r>
          </w:p>
        </w:tc>
        <w:tc>
          <w:tcPr>
            <w:tcW w:w="3472" w:type="pct"/>
            <w:tcBorders>
              <w:left w:val="single" w:sz="4" w:space="0" w:color="auto"/>
            </w:tcBorders>
            <w:shd w:val="clear" w:color="auto" w:fill="auto"/>
            <w:vAlign w:val="center"/>
          </w:tcPr>
          <w:p w:rsidR="00693519" w:rsidRPr="00A5746B" w:rsidRDefault="00693519" w:rsidP="003B51AE">
            <w:pPr>
              <w:jc w:val="center"/>
              <w:rPr>
                <w:sz w:val="22"/>
              </w:rPr>
            </w:pPr>
            <w:r w:rsidRPr="00A5746B">
              <w:rPr>
                <w:sz w:val="22"/>
              </w:rPr>
              <w:t>Котельная (с.Елово, ул. Школьная, 11а)</w:t>
            </w:r>
          </w:p>
        </w:tc>
        <w:tc>
          <w:tcPr>
            <w:tcW w:w="1086" w:type="pct"/>
            <w:shd w:val="clear" w:color="auto" w:fill="auto"/>
            <w:vAlign w:val="center"/>
          </w:tcPr>
          <w:p w:rsidR="00693519" w:rsidRPr="00A5746B" w:rsidRDefault="00693519" w:rsidP="003B51AE">
            <w:pPr>
              <w:jc w:val="center"/>
              <w:rPr>
                <w:sz w:val="22"/>
              </w:rPr>
            </w:pPr>
            <w:r w:rsidRPr="00A5746B">
              <w:rPr>
                <w:sz w:val="22"/>
              </w:rPr>
              <w:t>95/70°С</w:t>
            </w:r>
          </w:p>
        </w:tc>
      </w:tr>
      <w:tr w:rsidR="00693519" w:rsidRPr="00A5746B" w:rsidTr="003B51AE">
        <w:trPr>
          <w:cantSplit/>
        </w:trPr>
        <w:tc>
          <w:tcPr>
            <w:tcW w:w="442" w:type="pct"/>
            <w:tcBorders>
              <w:right w:val="single" w:sz="4" w:space="0" w:color="auto"/>
            </w:tcBorders>
            <w:shd w:val="clear" w:color="auto" w:fill="auto"/>
            <w:vAlign w:val="center"/>
          </w:tcPr>
          <w:p w:rsidR="00693519" w:rsidRPr="00A5746B" w:rsidRDefault="00693519" w:rsidP="003B51AE">
            <w:pPr>
              <w:pStyle w:val="ab"/>
              <w:jc w:val="center"/>
              <w:rPr>
                <w:sz w:val="22"/>
                <w:szCs w:val="22"/>
              </w:rPr>
            </w:pPr>
            <w:r w:rsidRPr="00A5746B">
              <w:rPr>
                <w:sz w:val="22"/>
                <w:szCs w:val="22"/>
              </w:rPr>
              <w:t>18</w:t>
            </w:r>
          </w:p>
        </w:tc>
        <w:tc>
          <w:tcPr>
            <w:tcW w:w="3472" w:type="pct"/>
            <w:tcBorders>
              <w:left w:val="single" w:sz="4" w:space="0" w:color="auto"/>
            </w:tcBorders>
            <w:shd w:val="clear" w:color="auto" w:fill="auto"/>
            <w:vAlign w:val="center"/>
          </w:tcPr>
          <w:p w:rsidR="00693519" w:rsidRPr="00A5746B" w:rsidRDefault="00693519" w:rsidP="003B51AE">
            <w:pPr>
              <w:jc w:val="center"/>
              <w:rPr>
                <w:sz w:val="22"/>
              </w:rPr>
            </w:pPr>
            <w:r w:rsidRPr="00A5746B">
              <w:rPr>
                <w:sz w:val="22"/>
              </w:rPr>
              <w:t>Котельная (п.Яр, ул. Пролетарская, 14)</w:t>
            </w:r>
          </w:p>
        </w:tc>
        <w:tc>
          <w:tcPr>
            <w:tcW w:w="1086" w:type="pct"/>
            <w:shd w:val="clear" w:color="auto" w:fill="auto"/>
            <w:vAlign w:val="center"/>
          </w:tcPr>
          <w:p w:rsidR="00693519" w:rsidRPr="00A5746B" w:rsidRDefault="00693519" w:rsidP="003B51AE">
            <w:pPr>
              <w:jc w:val="center"/>
              <w:rPr>
                <w:sz w:val="22"/>
              </w:rPr>
            </w:pPr>
            <w:r w:rsidRPr="00A5746B">
              <w:rPr>
                <w:sz w:val="22"/>
              </w:rPr>
              <w:t>95/70°С</w:t>
            </w:r>
          </w:p>
        </w:tc>
      </w:tr>
      <w:tr w:rsidR="00693519" w:rsidRPr="00A5746B" w:rsidTr="003B51AE">
        <w:trPr>
          <w:cantSplit/>
        </w:trPr>
        <w:tc>
          <w:tcPr>
            <w:tcW w:w="442" w:type="pct"/>
            <w:tcBorders>
              <w:right w:val="single" w:sz="4" w:space="0" w:color="auto"/>
            </w:tcBorders>
            <w:shd w:val="clear" w:color="auto" w:fill="auto"/>
            <w:vAlign w:val="center"/>
          </w:tcPr>
          <w:p w:rsidR="00693519" w:rsidRPr="00A5746B" w:rsidRDefault="00693519" w:rsidP="003B51AE">
            <w:pPr>
              <w:pStyle w:val="ab"/>
              <w:jc w:val="center"/>
              <w:rPr>
                <w:sz w:val="22"/>
                <w:szCs w:val="22"/>
              </w:rPr>
            </w:pPr>
            <w:r w:rsidRPr="00A5746B">
              <w:rPr>
                <w:sz w:val="22"/>
                <w:szCs w:val="22"/>
              </w:rPr>
              <w:t>19</w:t>
            </w:r>
          </w:p>
        </w:tc>
        <w:tc>
          <w:tcPr>
            <w:tcW w:w="3472" w:type="pct"/>
            <w:tcBorders>
              <w:left w:val="single" w:sz="4" w:space="0" w:color="auto"/>
            </w:tcBorders>
            <w:shd w:val="clear" w:color="auto" w:fill="auto"/>
            <w:vAlign w:val="center"/>
          </w:tcPr>
          <w:p w:rsidR="00693519" w:rsidRPr="00A5746B" w:rsidRDefault="00693519" w:rsidP="003B51AE">
            <w:pPr>
              <w:jc w:val="center"/>
              <w:rPr>
                <w:sz w:val="22"/>
              </w:rPr>
            </w:pPr>
            <w:r w:rsidRPr="00A5746B">
              <w:rPr>
                <w:sz w:val="22"/>
              </w:rPr>
              <w:t>Котельная (п. Яр, пер. Яр-пост, 1-1а)</w:t>
            </w:r>
          </w:p>
        </w:tc>
        <w:tc>
          <w:tcPr>
            <w:tcW w:w="1086" w:type="pct"/>
            <w:shd w:val="clear" w:color="auto" w:fill="auto"/>
            <w:vAlign w:val="center"/>
          </w:tcPr>
          <w:p w:rsidR="00693519" w:rsidRPr="00A5746B" w:rsidRDefault="00693519" w:rsidP="003B51AE">
            <w:pPr>
              <w:jc w:val="center"/>
              <w:rPr>
                <w:sz w:val="22"/>
              </w:rPr>
            </w:pPr>
            <w:r w:rsidRPr="00A5746B">
              <w:rPr>
                <w:sz w:val="22"/>
              </w:rPr>
              <w:t>95/70°С</w:t>
            </w:r>
          </w:p>
        </w:tc>
      </w:tr>
    </w:tbl>
    <w:p w:rsidR="00443E9D" w:rsidRPr="00A5746B" w:rsidRDefault="00443E9D" w:rsidP="0006129B">
      <w:pPr>
        <w:ind w:firstLine="567"/>
      </w:pPr>
    </w:p>
    <w:p w:rsidR="009A06A9" w:rsidRPr="00A5746B" w:rsidRDefault="00997C9E" w:rsidP="0006129B">
      <w:pPr>
        <w:pStyle w:val="30"/>
        <w:spacing w:line="240" w:lineRule="auto"/>
      </w:pPr>
      <w:bookmarkStart w:id="40" w:name="_Toc121588420"/>
      <w:r w:rsidRPr="00A5746B">
        <w:t>3.7</w:t>
      </w:r>
      <w:r w:rsidR="009A06A9" w:rsidRPr="00A5746B">
        <w:t xml:space="preserve"> </w:t>
      </w:r>
      <w:r w:rsidRPr="00A5746B">
        <w:t>Ф</w:t>
      </w:r>
      <w:r w:rsidR="00E800F8" w:rsidRPr="00A5746B">
        <w:t>актические температурные режимы отпуска тепла в тепловые сети и их с</w:t>
      </w:r>
      <w:r w:rsidR="00E800F8" w:rsidRPr="00A5746B">
        <w:t>о</w:t>
      </w:r>
      <w:r w:rsidR="00E800F8" w:rsidRPr="00A5746B">
        <w:t>ответствие утвержденным графикам регулирования отпуска тепла в тепловые сети</w:t>
      </w:r>
      <w:bookmarkEnd w:id="40"/>
    </w:p>
    <w:p w:rsidR="00D7005E" w:rsidRPr="00A5746B" w:rsidRDefault="0071506E" w:rsidP="0006129B">
      <w:pPr>
        <w:pStyle w:val="Affb"/>
      </w:pPr>
      <w:r w:rsidRPr="00A5746B">
        <w:t xml:space="preserve">Фактический температурный режим отпуска тепла в тепловые сети соответствует утвержденным графикам отпуска тепловой энергии. </w:t>
      </w:r>
    </w:p>
    <w:p w:rsidR="000A5247" w:rsidRPr="00A5746B" w:rsidRDefault="000A5247" w:rsidP="0006129B">
      <w:pPr>
        <w:ind w:firstLine="567"/>
      </w:pPr>
      <w:r w:rsidRPr="00A5746B">
        <w:t>В соответствии с пункт 6.2.59 Правил технической эксплуатации тепловых энергоуст</w:t>
      </w:r>
      <w:r w:rsidRPr="00A5746B">
        <w:t>а</w:t>
      </w:r>
      <w:r w:rsidRPr="00A5746B">
        <w:t>новок, утверждённы</w:t>
      </w:r>
      <w:r w:rsidR="007858F4" w:rsidRPr="00A5746B">
        <w:t>ми Приказом Минэнерго РФ от 24.03.</w:t>
      </w:r>
      <w:r w:rsidRPr="00A5746B">
        <w:t xml:space="preserve"> 2003 </w:t>
      </w:r>
      <w:r w:rsidR="007858F4" w:rsidRPr="00A5746B">
        <w:t xml:space="preserve">№ </w:t>
      </w:r>
      <w:r w:rsidRPr="00A5746B">
        <w:t>115</w:t>
      </w:r>
      <w:r w:rsidR="007858F4" w:rsidRPr="00A5746B">
        <w:t xml:space="preserve"> «Об утверждении Правил технической эксплуатации тепловых энергоустановок»</w:t>
      </w:r>
      <w:r w:rsidRPr="00A5746B">
        <w:t xml:space="preserve">, отклонения от заданного теплового режима за головными задвижками котельной, при условии работы в расчетных гидравлических и тепловых режимах, должны быть не более: </w:t>
      </w:r>
    </w:p>
    <w:p w:rsidR="000A5247" w:rsidRPr="00A5746B" w:rsidRDefault="00F32E4E" w:rsidP="0006129B">
      <w:pPr>
        <w:ind w:firstLine="567"/>
      </w:pPr>
      <w:r w:rsidRPr="00A5746B">
        <w:t>1)</w:t>
      </w:r>
      <w:r w:rsidR="000A5247" w:rsidRPr="00A5746B">
        <w:t xml:space="preserve"> температура воды, поступающей в тепловую сеть - ±3 %; </w:t>
      </w:r>
    </w:p>
    <w:p w:rsidR="000A5247" w:rsidRPr="00A5746B" w:rsidRDefault="00F32E4E" w:rsidP="0006129B">
      <w:pPr>
        <w:ind w:firstLine="567"/>
      </w:pPr>
      <w:r w:rsidRPr="00A5746B">
        <w:t>2)</w:t>
      </w:r>
      <w:r w:rsidR="000A5247" w:rsidRPr="00A5746B">
        <w:t xml:space="preserve"> по давлению в подающих трубопроводах - ±5 %; </w:t>
      </w:r>
    </w:p>
    <w:p w:rsidR="000A5247" w:rsidRPr="00A5746B" w:rsidRDefault="00F32E4E" w:rsidP="0006129B">
      <w:pPr>
        <w:ind w:firstLine="567"/>
      </w:pPr>
      <w:r w:rsidRPr="00A5746B">
        <w:t>3)</w:t>
      </w:r>
      <w:r w:rsidR="000A5247" w:rsidRPr="00A5746B">
        <w:t xml:space="preserve"> по давлению в обратных трубопроводах - ±0,2 кгс/см 2 ; </w:t>
      </w:r>
    </w:p>
    <w:p w:rsidR="000A5247" w:rsidRPr="00A5746B" w:rsidRDefault="00F32E4E" w:rsidP="0006129B">
      <w:pPr>
        <w:ind w:firstLine="567"/>
      </w:pPr>
      <w:r w:rsidRPr="00A5746B">
        <w:t>4)</w:t>
      </w:r>
      <w:r w:rsidR="000A5247" w:rsidRPr="00A5746B">
        <w:t xml:space="preserve"> среднесуточная температура сетевой воды в обратных трубопроводах не может пр</w:t>
      </w:r>
      <w:r w:rsidR="000A5247" w:rsidRPr="00A5746B">
        <w:t>е</w:t>
      </w:r>
      <w:r w:rsidR="000A5247" w:rsidRPr="00A5746B">
        <w:t xml:space="preserve">вышать заданную графиком более чем на 5 %. </w:t>
      </w:r>
    </w:p>
    <w:p w:rsidR="007210B9" w:rsidRPr="00A5746B" w:rsidRDefault="007210B9" w:rsidP="0006129B">
      <w:pPr>
        <w:pStyle w:val="Affb"/>
      </w:pPr>
    </w:p>
    <w:p w:rsidR="009A06A9" w:rsidRPr="00A5746B" w:rsidRDefault="00F0314C" w:rsidP="0006129B">
      <w:pPr>
        <w:pStyle w:val="30"/>
        <w:spacing w:line="240" w:lineRule="auto"/>
      </w:pPr>
      <w:bookmarkStart w:id="41" w:name="_Toc121588421"/>
      <w:r w:rsidRPr="00A5746B">
        <w:t>3.</w:t>
      </w:r>
      <w:r w:rsidR="00997C9E" w:rsidRPr="00A5746B">
        <w:t>8</w:t>
      </w:r>
      <w:r w:rsidR="009A06A9" w:rsidRPr="00A5746B">
        <w:t xml:space="preserve"> </w:t>
      </w:r>
      <w:r w:rsidRPr="00A5746B">
        <w:t>Г</w:t>
      </w:r>
      <w:r w:rsidR="005E5DE4" w:rsidRPr="00A5746B">
        <w:t>идравлические режимы и пьезометрические графики тепловых сетей</w:t>
      </w:r>
      <w:bookmarkEnd w:id="41"/>
    </w:p>
    <w:p w:rsidR="00443E9D" w:rsidRPr="00A5746B" w:rsidRDefault="00443E9D" w:rsidP="0006129B">
      <w:pPr>
        <w:ind w:firstLine="567"/>
        <w:rPr>
          <w:szCs w:val="28"/>
        </w:rPr>
      </w:pPr>
      <w:r w:rsidRPr="00A5746B">
        <w:rPr>
          <w:szCs w:val="28"/>
        </w:rPr>
        <w:t>Гидравлический режим тепловой сети - режим, определяющий давления в теплопров</w:t>
      </w:r>
      <w:r w:rsidRPr="00A5746B">
        <w:rPr>
          <w:szCs w:val="28"/>
        </w:rPr>
        <w:t>о</w:t>
      </w:r>
      <w:r w:rsidRPr="00A5746B">
        <w:rPr>
          <w:szCs w:val="28"/>
        </w:rPr>
        <w:t>дах при движении теплоносителя (гидродинамического) и при неподвижной воде (гидрост</w:t>
      </w:r>
      <w:r w:rsidRPr="00A5746B">
        <w:rPr>
          <w:szCs w:val="28"/>
        </w:rPr>
        <w:t>а</w:t>
      </w:r>
      <w:r w:rsidRPr="00A5746B">
        <w:rPr>
          <w:szCs w:val="28"/>
        </w:rPr>
        <w:t>тического).</w:t>
      </w:r>
    </w:p>
    <w:p w:rsidR="00443E9D" w:rsidRPr="00A5746B" w:rsidRDefault="00B94F28" w:rsidP="0006129B">
      <w:pPr>
        <w:ind w:firstLine="567"/>
        <w:rPr>
          <w:szCs w:val="28"/>
        </w:rPr>
      </w:pPr>
      <w:r w:rsidRPr="00A5746B">
        <w:rPr>
          <w:szCs w:val="24"/>
        </w:rPr>
        <w:t xml:space="preserve">На котельных </w:t>
      </w:r>
      <w:r w:rsidR="00CA5E5B" w:rsidRPr="00A5746B">
        <w:rPr>
          <w:szCs w:val="24"/>
        </w:rPr>
        <w:t xml:space="preserve">предусмотрен </w:t>
      </w:r>
      <w:r w:rsidR="009277B4" w:rsidRPr="00A5746B">
        <w:rPr>
          <w:szCs w:val="24"/>
        </w:rPr>
        <w:t>качественный метод регулирования отпуска тепловой энергии, который</w:t>
      </w:r>
      <w:r w:rsidR="003F3107" w:rsidRPr="00A5746B">
        <w:rPr>
          <w:szCs w:val="24"/>
        </w:rPr>
        <w:t xml:space="preserve"> </w:t>
      </w:r>
      <w:r w:rsidR="00443E9D" w:rsidRPr="00A5746B">
        <w:rPr>
          <w:szCs w:val="28"/>
        </w:rPr>
        <w:t>заключается в изменении температуры сетевой воды в подающем труб</w:t>
      </w:r>
      <w:r w:rsidR="00443E9D" w:rsidRPr="00A5746B">
        <w:rPr>
          <w:szCs w:val="28"/>
        </w:rPr>
        <w:t>о</w:t>
      </w:r>
      <w:r w:rsidR="00443E9D" w:rsidRPr="00A5746B">
        <w:rPr>
          <w:szCs w:val="28"/>
        </w:rPr>
        <w:t>проводе в зависимости от темпера</w:t>
      </w:r>
      <w:r w:rsidR="009277B4" w:rsidRPr="00A5746B">
        <w:rPr>
          <w:szCs w:val="28"/>
        </w:rPr>
        <w:t>туры наружного воздуха,</w:t>
      </w:r>
      <w:r w:rsidR="00443E9D" w:rsidRPr="00A5746B">
        <w:rPr>
          <w:szCs w:val="28"/>
        </w:rPr>
        <w:t xml:space="preserve"> при этом гидравлический режим работы системы теплоснабжения остается неизменным, т.е. он не </w:t>
      </w:r>
      <w:r w:rsidR="00B71046" w:rsidRPr="00A5746B">
        <w:rPr>
          <w:szCs w:val="28"/>
        </w:rPr>
        <w:t>претерпевает</w:t>
      </w:r>
      <w:r w:rsidR="00443E9D" w:rsidRPr="00A5746B">
        <w:rPr>
          <w:szCs w:val="28"/>
        </w:rPr>
        <w:t xml:space="preserve"> изменений в течение всего отопительного периода. Правилами технической эксплуатации тепловых эле</w:t>
      </w:r>
      <w:r w:rsidR="00443E9D" w:rsidRPr="00A5746B">
        <w:rPr>
          <w:szCs w:val="28"/>
        </w:rPr>
        <w:t>к</w:t>
      </w:r>
      <w:r w:rsidR="00443E9D" w:rsidRPr="00A5746B">
        <w:rPr>
          <w:szCs w:val="28"/>
        </w:rPr>
        <w:t>трических станций и тепловых сетей</w:t>
      </w:r>
      <w:r w:rsidR="000E2449" w:rsidRPr="00A5746B">
        <w:rPr>
          <w:szCs w:val="28"/>
        </w:rPr>
        <w:t>,</w:t>
      </w:r>
      <w:r w:rsidR="00443E9D" w:rsidRPr="00A5746B">
        <w:rPr>
          <w:szCs w:val="28"/>
        </w:rPr>
        <w:t xml:space="preserve"> предусматривается ежегодная разработка гидравлич</w:t>
      </w:r>
      <w:r w:rsidR="00443E9D" w:rsidRPr="00A5746B">
        <w:rPr>
          <w:szCs w:val="28"/>
        </w:rPr>
        <w:t>е</w:t>
      </w:r>
      <w:r w:rsidR="00443E9D" w:rsidRPr="00A5746B">
        <w:rPr>
          <w:szCs w:val="28"/>
        </w:rPr>
        <w:t>ских режимов тепловых сетей для отопительного и летнего периодов, а также разработка гидравлических режимов системы теплоснабжения</w:t>
      </w:r>
      <w:r w:rsidR="000E2449" w:rsidRPr="00A5746B">
        <w:rPr>
          <w:szCs w:val="28"/>
        </w:rPr>
        <w:t xml:space="preserve"> на ближайшие 3-5 лет.</w:t>
      </w:r>
    </w:p>
    <w:p w:rsidR="000A5247" w:rsidRPr="00A5746B" w:rsidRDefault="00443E9D" w:rsidP="0006129B">
      <w:pPr>
        <w:ind w:firstLine="567"/>
        <w:rPr>
          <w:szCs w:val="28"/>
        </w:rPr>
      </w:pPr>
      <w:r w:rsidRPr="00A5746B">
        <w:rPr>
          <w:szCs w:val="28"/>
        </w:rPr>
        <w:t>Транспортировка тепла от источников до потребителей осуществляется по распредел</w:t>
      </w:r>
      <w:r w:rsidRPr="00A5746B">
        <w:rPr>
          <w:szCs w:val="28"/>
        </w:rPr>
        <w:t>и</w:t>
      </w:r>
      <w:r w:rsidRPr="00A5746B">
        <w:rPr>
          <w:szCs w:val="28"/>
        </w:rPr>
        <w:t>тельным тепловым сетям.</w:t>
      </w:r>
      <w:r w:rsidR="00D128CC" w:rsidRPr="00A5746B">
        <w:rPr>
          <w:szCs w:val="28"/>
        </w:rPr>
        <w:t xml:space="preserve"> </w:t>
      </w:r>
      <w:r w:rsidRPr="00A5746B">
        <w:rPr>
          <w:szCs w:val="28"/>
        </w:rPr>
        <w:t>Для обес</w:t>
      </w:r>
      <w:r w:rsidR="00D128CC" w:rsidRPr="00A5746B">
        <w:rPr>
          <w:szCs w:val="28"/>
        </w:rPr>
        <w:t>печения транспортировки и созда</w:t>
      </w:r>
      <w:r w:rsidRPr="00A5746B">
        <w:rPr>
          <w:szCs w:val="28"/>
        </w:rPr>
        <w:t>ния необходимых ги</w:t>
      </w:r>
      <w:r w:rsidRPr="00A5746B">
        <w:rPr>
          <w:szCs w:val="28"/>
        </w:rPr>
        <w:t>д</w:t>
      </w:r>
      <w:r w:rsidRPr="00A5746B">
        <w:rPr>
          <w:szCs w:val="28"/>
        </w:rPr>
        <w:t>равлических режимов на территориях с равнинным рельефом местности обеспечивается насосным оборудованием источников.</w:t>
      </w:r>
    </w:p>
    <w:p w:rsidR="000E2449" w:rsidRPr="00A5746B" w:rsidRDefault="000E2449" w:rsidP="0006129B">
      <w:pPr>
        <w:ind w:firstLine="567"/>
        <w:rPr>
          <w:b/>
        </w:rPr>
      </w:pPr>
    </w:p>
    <w:p w:rsidR="009A06A9" w:rsidRPr="00A5746B" w:rsidRDefault="00F0314C" w:rsidP="0006129B">
      <w:pPr>
        <w:pStyle w:val="30"/>
        <w:spacing w:line="240" w:lineRule="auto"/>
      </w:pPr>
      <w:bookmarkStart w:id="42" w:name="_Toc121588422"/>
      <w:r w:rsidRPr="00A5746B">
        <w:t>3.</w:t>
      </w:r>
      <w:r w:rsidR="00997C9E" w:rsidRPr="00A5746B">
        <w:t>9</w:t>
      </w:r>
      <w:r w:rsidR="009A06A9" w:rsidRPr="00A5746B">
        <w:t xml:space="preserve"> </w:t>
      </w:r>
      <w:r w:rsidRPr="00A5746B">
        <w:t>С</w:t>
      </w:r>
      <w:r w:rsidR="005E5DE4" w:rsidRPr="00A5746B">
        <w:t>татистик</w:t>
      </w:r>
      <w:r w:rsidR="00997C9E" w:rsidRPr="00A5746B">
        <w:t>а</w:t>
      </w:r>
      <w:r w:rsidR="005E5DE4" w:rsidRPr="00A5746B">
        <w:t xml:space="preserve"> отказов тепловых сетей (аварийных ситуаций) за последние 5 лет</w:t>
      </w:r>
      <w:bookmarkEnd w:id="42"/>
    </w:p>
    <w:p w:rsidR="000A5247" w:rsidRPr="00A5746B" w:rsidRDefault="0081681A" w:rsidP="0006129B">
      <w:pPr>
        <w:ind w:firstLine="567"/>
      </w:pPr>
      <w:r w:rsidRPr="00A5746B">
        <w:t xml:space="preserve"> </w:t>
      </w:r>
      <w:r w:rsidR="000A5247" w:rsidRPr="00A5746B">
        <w:t xml:space="preserve">На основании </w:t>
      </w:r>
      <w:r w:rsidR="00D128CC" w:rsidRPr="00A5746B">
        <w:t>о</w:t>
      </w:r>
      <w:r w:rsidR="000A5247" w:rsidRPr="00A5746B">
        <w:t>тч</w:t>
      </w:r>
      <w:r w:rsidR="00B518E3" w:rsidRPr="00A5746B">
        <w:t>е</w:t>
      </w:r>
      <w:r w:rsidR="000A5247" w:rsidRPr="00A5746B">
        <w:t>тны</w:t>
      </w:r>
      <w:r w:rsidR="00D128CC" w:rsidRPr="00A5746B">
        <w:t>х</w:t>
      </w:r>
      <w:r w:rsidR="000A5247" w:rsidRPr="00A5746B">
        <w:t xml:space="preserve"> данны</w:t>
      </w:r>
      <w:r w:rsidR="00D128CC" w:rsidRPr="00A5746B">
        <w:t>х</w:t>
      </w:r>
      <w:r w:rsidR="009277B4" w:rsidRPr="00A5746B">
        <w:t>,</w:t>
      </w:r>
      <w:r w:rsidR="000A5247" w:rsidRPr="00A5746B">
        <w:t xml:space="preserve"> публикуемы</w:t>
      </w:r>
      <w:r w:rsidR="000E2449" w:rsidRPr="00A5746B">
        <w:t>х</w:t>
      </w:r>
      <w:r w:rsidR="000A5247" w:rsidRPr="00A5746B">
        <w:t xml:space="preserve"> в соответствии со стандартами раскр</w:t>
      </w:r>
      <w:r w:rsidR="000A5247" w:rsidRPr="00A5746B">
        <w:t>ы</w:t>
      </w:r>
      <w:r w:rsidR="000A5247" w:rsidRPr="00A5746B">
        <w:t>тия информации ТСО</w:t>
      </w:r>
      <w:r w:rsidR="00250686" w:rsidRPr="00A5746B">
        <w:t>,</w:t>
      </w:r>
      <w:r w:rsidR="000A5247" w:rsidRPr="00A5746B">
        <w:t xml:space="preserve"> отказов тепловых сетей не зафиксировано.</w:t>
      </w:r>
    </w:p>
    <w:p w:rsidR="005B19C5" w:rsidRPr="00A5746B" w:rsidRDefault="005B19C5" w:rsidP="005B19C5">
      <w:pPr>
        <w:pStyle w:val="Affb"/>
      </w:pPr>
    </w:p>
    <w:p w:rsidR="009A06A9" w:rsidRPr="00A5746B" w:rsidRDefault="00F0314C" w:rsidP="0006129B">
      <w:pPr>
        <w:pStyle w:val="30"/>
        <w:spacing w:line="240" w:lineRule="auto"/>
      </w:pPr>
      <w:bookmarkStart w:id="43" w:name="_Toc121588423"/>
      <w:r w:rsidRPr="00A5746B">
        <w:t>3.</w:t>
      </w:r>
      <w:r w:rsidR="00997C9E" w:rsidRPr="00A5746B">
        <w:t>10</w:t>
      </w:r>
      <w:r w:rsidR="009A06A9" w:rsidRPr="00A5746B">
        <w:t xml:space="preserve"> </w:t>
      </w:r>
      <w:r w:rsidRPr="00A5746B">
        <w:t>С</w:t>
      </w:r>
      <w:r w:rsidR="005E5DE4" w:rsidRPr="00A5746B">
        <w:t>татистик</w:t>
      </w:r>
      <w:r w:rsidR="00997C9E" w:rsidRPr="00A5746B">
        <w:t>а</w:t>
      </w:r>
      <w:r w:rsidR="005E5DE4" w:rsidRPr="00A5746B">
        <w:t xml:space="preserve"> восстановлений (аварийно-восстановительных ремонтов) тепл</w:t>
      </w:r>
      <w:r w:rsidR="005E5DE4" w:rsidRPr="00A5746B">
        <w:t>о</w:t>
      </w:r>
      <w:r w:rsidR="005E5DE4" w:rsidRPr="00A5746B">
        <w:t>вых сетей и среднее время, затраченное на восстановление работоспособности тепл</w:t>
      </w:r>
      <w:r w:rsidR="005E5DE4" w:rsidRPr="00A5746B">
        <w:t>о</w:t>
      </w:r>
      <w:r w:rsidR="005E5DE4" w:rsidRPr="00A5746B">
        <w:t>вых сетей, за последние 5 лет</w:t>
      </w:r>
      <w:bookmarkEnd w:id="43"/>
    </w:p>
    <w:p w:rsidR="00D1098C" w:rsidRPr="00A5746B" w:rsidRDefault="00DB2537" w:rsidP="0006129B">
      <w:pPr>
        <w:ind w:firstLine="567"/>
      </w:pPr>
      <w:r w:rsidRPr="00A5746B">
        <w:rPr>
          <w:szCs w:val="28"/>
        </w:rPr>
        <w:t>Накопления</w:t>
      </w:r>
      <w:r w:rsidR="00851204" w:rsidRPr="00A5746B">
        <w:rPr>
          <w:szCs w:val="28"/>
        </w:rPr>
        <w:t xml:space="preserve"> </w:t>
      </w:r>
      <w:r w:rsidRPr="00A5746B">
        <w:rPr>
          <w:szCs w:val="28"/>
        </w:rPr>
        <w:t>статистических</w:t>
      </w:r>
      <w:r w:rsidR="00851204" w:rsidRPr="00A5746B">
        <w:rPr>
          <w:szCs w:val="28"/>
        </w:rPr>
        <w:t xml:space="preserve"> </w:t>
      </w:r>
      <w:r w:rsidRPr="00A5746B">
        <w:rPr>
          <w:szCs w:val="28"/>
        </w:rPr>
        <w:t>данных по</w:t>
      </w:r>
      <w:r w:rsidR="00851204" w:rsidRPr="00A5746B">
        <w:rPr>
          <w:szCs w:val="28"/>
        </w:rPr>
        <w:t xml:space="preserve"> </w:t>
      </w:r>
      <w:r w:rsidRPr="00A5746B">
        <w:rPr>
          <w:szCs w:val="28"/>
        </w:rPr>
        <w:t>авариям</w:t>
      </w:r>
      <w:r w:rsidR="00851204" w:rsidRPr="00A5746B">
        <w:rPr>
          <w:szCs w:val="28"/>
        </w:rPr>
        <w:t xml:space="preserve"> </w:t>
      </w:r>
      <w:r w:rsidRPr="00A5746B">
        <w:rPr>
          <w:szCs w:val="28"/>
        </w:rPr>
        <w:t>и отказам</w:t>
      </w:r>
      <w:r w:rsidR="00851204" w:rsidRPr="00A5746B">
        <w:rPr>
          <w:szCs w:val="28"/>
        </w:rPr>
        <w:t xml:space="preserve"> </w:t>
      </w:r>
      <w:r w:rsidRPr="00A5746B">
        <w:rPr>
          <w:szCs w:val="28"/>
        </w:rPr>
        <w:t>элементов схемы теплосна</w:t>
      </w:r>
      <w:r w:rsidRPr="00A5746B">
        <w:rPr>
          <w:szCs w:val="28"/>
        </w:rPr>
        <w:t>б</w:t>
      </w:r>
      <w:r w:rsidRPr="00A5746B">
        <w:rPr>
          <w:szCs w:val="28"/>
        </w:rPr>
        <w:t>жения не предоставлены.</w:t>
      </w:r>
      <w:r w:rsidR="003A6DC8" w:rsidRPr="00A5746B">
        <w:rPr>
          <w:szCs w:val="28"/>
        </w:rPr>
        <w:t xml:space="preserve"> </w:t>
      </w:r>
      <w:r w:rsidR="00D1098C" w:rsidRPr="00A5746B">
        <w:t xml:space="preserve">Нормативное время восстановления тепловых сетей в зависимости от диаметра приведено в таблице </w:t>
      </w:r>
      <w:r w:rsidR="00A5746B">
        <w:t>13</w:t>
      </w:r>
      <w:r w:rsidR="00D1098C" w:rsidRPr="00A5746B">
        <w:t>.</w:t>
      </w:r>
    </w:p>
    <w:p w:rsidR="00D1098C" w:rsidRPr="00A5746B" w:rsidRDefault="00D1098C" w:rsidP="0006129B">
      <w:pPr>
        <w:ind w:firstLine="567"/>
      </w:pPr>
    </w:p>
    <w:p w:rsidR="00D1098C" w:rsidRPr="00A5746B" w:rsidRDefault="00D1098C" w:rsidP="0006129B">
      <w:pPr>
        <w:widowControl w:val="0"/>
        <w:adjustRightInd w:val="0"/>
        <w:textAlignment w:val="baseline"/>
        <w:rPr>
          <w:rFonts w:eastAsia="Microsoft YaHei"/>
          <w:bCs/>
          <w:szCs w:val="24"/>
        </w:rPr>
      </w:pPr>
      <w:r w:rsidRPr="00A5746B">
        <w:rPr>
          <w:rFonts w:eastAsia="Microsoft YaHei"/>
          <w:bCs/>
          <w:spacing w:val="-5"/>
          <w:szCs w:val="18"/>
        </w:rPr>
        <w:t xml:space="preserve">Таблица </w:t>
      </w:r>
      <w:r w:rsidR="008A3CE6" w:rsidRPr="00A5746B">
        <w:rPr>
          <w:rFonts w:eastAsia="Microsoft YaHei"/>
          <w:bCs/>
          <w:spacing w:val="-5"/>
          <w:szCs w:val="18"/>
        </w:rPr>
        <w:fldChar w:fldCharType="begin"/>
      </w:r>
      <w:r w:rsidRPr="00A5746B">
        <w:rPr>
          <w:rFonts w:eastAsia="Microsoft YaHei"/>
          <w:bCs/>
          <w:spacing w:val="-5"/>
          <w:szCs w:val="18"/>
        </w:rPr>
        <w:instrText xml:space="preserve"> SEQ Таблица \* ARABIC </w:instrText>
      </w:r>
      <w:r w:rsidR="008A3CE6" w:rsidRPr="00A5746B">
        <w:rPr>
          <w:rFonts w:eastAsia="Microsoft YaHei"/>
          <w:bCs/>
          <w:spacing w:val="-5"/>
          <w:szCs w:val="18"/>
        </w:rPr>
        <w:fldChar w:fldCharType="separate"/>
      </w:r>
      <w:r w:rsidR="00A5746B" w:rsidRPr="00A5746B">
        <w:rPr>
          <w:rFonts w:eastAsia="Microsoft YaHei"/>
          <w:bCs/>
          <w:noProof/>
          <w:spacing w:val="-5"/>
          <w:szCs w:val="18"/>
        </w:rPr>
        <w:t>13</w:t>
      </w:r>
      <w:r w:rsidR="008A3CE6" w:rsidRPr="00A5746B">
        <w:rPr>
          <w:rFonts w:eastAsia="Microsoft YaHei"/>
          <w:bCs/>
          <w:noProof/>
          <w:spacing w:val="-5"/>
          <w:szCs w:val="18"/>
        </w:rPr>
        <w:fldChar w:fldCharType="end"/>
      </w:r>
      <w:r w:rsidRPr="00A5746B">
        <w:rPr>
          <w:rFonts w:eastAsia="Microsoft YaHei"/>
          <w:bCs/>
          <w:szCs w:val="18"/>
        </w:rPr>
        <w:t xml:space="preserve"> </w:t>
      </w:r>
      <w:r w:rsidRPr="00A5746B">
        <w:rPr>
          <w:rFonts w:eastAsia="Microsoft YaHei"/>
          <w:bCs/>
          <w:szCs w:val="24"/>
        </w:rPr>
        <w:t>– Нормативное время восстановления тепловых сетей в зависимости от диаметра (</w:t>
      </w:r>
      <w:r w:rsidR="00DC08CB" w:rsidRPr="00A5746B">
        <w:rPr>
          <w:rFonts w:eastAsia="Microsoft YaHei"/>
          <w:bCs/>
          <w:szCs w:val="24"/>
        </w:rPr>
        <w:t>СП 124.13330.2012</w:t>
      </w:r>
      <w:r w:rsidR="007858F4" w:rsidRPr="00A5746B">
        <w:rPr>
          <w:rFonts w:eastAsia="Microsoft YaHei"/>
          <w:bCs/>
          <w:szCs w:val="24"/>
        </w:rPr>
        <w:t xml:space="preserve"> «Свод правил. Тепловые сети. Актуализированная редакция СНиП 41-02-2003»</w:t>
      </w:r>
      <w:r w:rsidR="00DC08CB" w:rsidRPr="00A5746B">
        <w:rPr>
          <w:rFonts w:eastAsia="Microsoft YaHei"/>
          <w:bCs/>
          <w:szCs w:val="24"/>
        </w:rPr>
        <w:t xml:space="preserve">, </w:t>
      </w:r>
      <w:r w:rsidRPr="00A5746B">
        <w:rPr>
          <w:rFonts w:eastAsia="Microsoft YaHei"/>
          <w:bCs/>
          <w:szCs w:val="24"/>
        </w:rPr>
        <w:t>таблица 2)</w:t>
      </w:r>
    </w:p>
    <w:tbl>
      <w:tblPr>
        <w:tblW w:w="5000" w:type="pct"/>
        <w:jc w:val="center"/>
        <w:tblLook w:val="0000" w:firstRow="0" w:lastRow="0" w:firstColumn="0" w:lastColumn="0" w:noHBand="0" w:noVBand="0"/>
      </w:tblPr>
      <w:tblGrid>
        <w:gridCol w:w="1388"/>
        <w:gridCol w:w="4493"/>
        <w:gridCol w:w="3973"/>
      </w:tblGrid>
      <w:tr w:rsidR="00873E8F" w:rsidRPr="00A5746B" w:rsidTr="00FC31BF">
        <w:trPr>
          <w:jc w:val="center"/>
        </w:trPr>
        <w:tc>
          <w:tcPr>
            <w:tcW w:w="704" w:type="pct"/>
            <w:tcBorders>
              <w:top w:val="single" w:sz="4" w:space="0" w:color="auto"/>
              <w:left w:val="single" w:sz="4" w:space="0" w:color="auto"/>
              <w:bottom w:val="single" w:sz="4" w:space="0" w:color="auto"/>
              <w:right w:val="single" w:sz="4" w:space="0" w:color="auto"/>
            </w:tcBorders>
            <w:shd w:val="clear" w:color="auto" w:fill="FFFFFF"/>
          </w:tcPr>
          <w:p w:rsidR="00FC31BF" w:rsidRPr="00A5746B" w:rsidRDefault="00FC31BF" w:rsidP="0006129B">
            <w:pPr>
              <w:jc w:val="center"/>
              <w:rPr>
                <w:rFonts w:eastAsia="Times New Roman"/>
                <w:szCs w:val="24"/>
                <w:lang w:eastAsia="ru-RU"/>
              </w:rPr>
            </w:pPr>
            <w:r w:rsidRPr="00A5746B">
              <w:rPr>
                <w:rFonts w:eastAsia="Times New Roman"/>
                <w:szCs w:val="24"/>
                <w:lang w:eastAsia="ru-RU"/>
              </w:rPr>
              <w:t>№ п/п</w:t>
            </w:r>
          </w:p>
        </w:tc>
        <w:tc>
          <w:tcPr>
            <w:tcW w:w="2280" w:type="pct"/>
            <w:tcBorders>
              <w:top w:val="single" w:sz="4" w:space="0" w:color="auto"/>
              <w:left w:val="single" w:sz="4" w:space="0" w:color="auto"/>
              <w:bottom w:val="single" w:sz="4" w:space="0" w:color="auto"/>
              <w:right w:val="single" w:sz="4" w:space="0" w:color="auto"/>
            </w:tcBorders>
            <w:shd w:val="clear" w:color="auto" w:fill="FFFFFF"/>
            <w:vAlign w:val="center"/>
          </w:tcPr>
          <w:p w:rsidR="00FC31BF" w:rsidRPr="00A5746B" w:rsidRDefault="00FC31BF" w:rsidP="0006129B">
            <w:pPr>
              <w:jc w:val="center"/>
              <w:rPr>
                <w:rFonts w:eastAsia="Times New Roman"/>
                <w:szCs w:val="24"/>
                <w:lang w:eastAsia="ru-RU"/>
              </w:rPr>
            </w:pPr>
            <w:r w:rsidRPr="00A5746B">
              <w:rPr>
                <w:rFonts w:eastAsia="Times New Roman"/>
                <w:szCs w:val="24"/>
                <w:lang w:eastAsia="ru-RU"/>
              </w:rPr>
              <w:t>Диаметр трубопровода</w:t>
            </w:r>
          </w:p>
        </w:tc>
        <w:tc>
          <w:tcPr>
            <w:tcW w:w="2016" w:type="pct"/>
            <w:tcBorders>
              <w:top w:val="single" w:sz="4" w:space="0" w:color="auto"/>
              <w:left w:val="nil"/>
              <w:bottom w:val="single" w:sz="4" w:space="0" w:color="auto"/>
              <w:right w:val="single" w:sz="4" w:space="0" w:color="auto"/>
            </w:tcBorders>
            <w:shd w:val="clear" w:color="auto" w:fill="FFFFFF"/>
            <w:vAlign w:val="center"/>
          </w:tcPr>
          <w:p w:rsidR="00FC31BF" w:rsidRPr="00A5746B" w:rsidRDefault="00FC31BF" w:rsidP="0006129B">
            <w:pPr>
              <w:jc w:val="center"/>
              <w:rPr>
                <w:rFonts w:eastAsia="Times New Roman"/>
                <w:sz w:val="22"/>
                <w:szCs w:val="24"/>
                <w:lang w:eastAsia="ru-RU"/>
              </w:rPr>
            </w:pPr>
            <w:r w:rsidRPr="00A5746B">
              <w:rPr>
                <w:rFonts w:eastAsia="Times New Roman"/>
                <w:sz w:val="22"/>
                <w:szCs w:val="24"/>
                <w:lang w:eastAsia="ru-RU"/>
              </w:rPr>
              <w:t>Время восстановления, ч</w:t>
            </w:r>
          </w:p>
        </w:tc>
      </w:tr>
      <w:tr w:rsidR="00873E8F" w:rsidRPr="00A5746B" w:rsidTr="00FC31BF">
        <w:trPr>
          <w:jc w:val="center"/>
        </w:trPr>
        <w:tc>
          <w:tcPr>
            <w:tcW w:w="704" w:type="pct"/>
            <w:tcBorders>
              <w:top w:val="single" w:sz="4" w:space="0" w:color="auto"/>
              <w:left w:val="single" w:sz="4" w:space="0" w:color="auto"/>
              <w:bottom w:val="single" w:sz="4" w:space="0" w:color="auto"/>
              <w:right w:val="single" w:sz="4" w:space="0" w:color="auto"/>
            </w:tcBorders>
            <w:shd w:val="clear" w:color="auto" w:fill="FFFFFF"/>
          </w:tcPr>
          <w:p w:rsidR="00FC31BF" w:rsidRPr="00A5746B" w:rsidRDefault="00FC31BF" w:rsidP="0006129B">
            <w:pPr>
              <w:jc w:val="center"/>
              <w:rPr>
                <w:rFonts w:eastAsia="Times New Roman"/>
                <w:szCs w:val="24"/>
                <w:lang w:eastAsia="ru-RU"/>
              </w:rPr>
            </w:pPr>
            <w:r w:rsidRPr="00A5746B">
              <w:rPr>
                <w:rFonts w:eastAsia="Times New Roman"/>
                <w:szCs w:val="24"/>
                <w:lang w:eastAsia="ru-RU"/>
              </w:rPr>
              <w:t>1</w:t>
            </w:r>
          </w:p>
        </w:tc>
        <w:tc>
          <w:tcPr>
            <w:tcW w:w="2280" w:type="pct"/>
            <w:tcBorders>
              <w:top w:val="single" w:sz="4" w:space="0" w:color="auto"/>
              <w:left w:val="single" w:sz="4" w:space="0" w:color="auto"/>
              <w:bottom w:val="single" w:sz="4" w:space="0" w:color="auto"/>
              <w:right w:val="single" w:sz="4" w:space="0" w:color="auto"/>
            </w:tcBorders>
            <w:shd w:val="clear" w:color="auto" w:fill="FFFFFF"/>
            <w:vAlign w:val="center"/>
          </w:tcPr>
          <w:p w:rsidR="00FC31BF" w:rsidRPr="00A5746B" w:rsidRDefault="00FC31BF" w:rsidP="0006129B">
            <w:pPr>
              <w:jc w:val="center"/>
              <w:rPr>
                <w:rFonts w:eastAsia="Times New Roman"/>
                <w:szCs w:val="24"/>
                <w:lang w:eastAsia="ru-RU"/>
              </w:rPr>
            </w:pPr>
            <w:r w:rsidRPr="00A5746B">
              <w:rPr>
                <w:rFonts w:eastAsia="Times New Roman"/>
                <w:szCs w:val="24"/>
                <w:lang w:eastAsia="ru-RU"/>
              </w:rPr>
              <w:t>До 300 мм</w:t>
            </w:r>
          </w:p>
        </w:tc>
        <w:tc>
          <w:tcPr>
            <w:tcW w:w="2016" w:type="pct"/>
            <w:tcBorders>
              <w:top w:val="single" w:sz="4" w:space="0" w:color="auto"/>
              <w:left w:val="nil"/>
              <w:bottom w:val="single" w:sz="4" w:space="0" w:color="auto"/>
              <w:right w:val="single" w:sz="4" w:space="0" w:color="auto"/>
            </w:tcBorders>
            <w:shd w:val="clear" w:color="auto" w:fill="FFFFFF"/>
            <w:vAlign w:val="center"/>
          </w:tcPr>
          <w:p w:rsidR="00FC31BF" w:rsidRPr="00A5746B" w:rsidRDefault="00FC31BF" w:rsidP="0006129B">
            <w:pPr>
              <w:jc w:val="center"/>
              <w:rPr>
                <w:szCs w:val="24"/>
              </w:rPr>
            </w:pPr>
            <w:r w:rsidRPr="00A5746B">
              <w:rPr>
                <w:szCs w:val="24"/>
              </w:rPr>
              <w:t>15</w:t>
            </w:r>
          </w:p>
        </w:tc>
      </w:tr>
      <w:tr w:rsidR="00873E8F" w:rsidRPr="00A5746B" w:rsidTr="00FC31BF">
        <w:trPr>
          <w:jc w:val="center"/>
        </w:trPr>
        <w:tc>
          <w:tcPr>
            <w:tcW w:w="704" w:type="pct"/>
            <w:tcBorders>
              <w:top w:val="single" w:sz="4" w:space="0" w:color="auto"/>
              <w:left w:val="single" w:sz="4" w:space="0" w:color="auto"/>
              <w:bottom w:val="single" w:sz="4" w:space="0" w:color="auto"/>
              <w:right w:val="single" w:sz="4" w:space="0" w:color="auto"/>
            </w:tcBorders>
            <w:shd w:val="clear" w:color="auto" w:fill="FFFFFF"/>
          </w:tcPr>
          <w:p w:rsidR="00FC31BF" w:rsidRPr="00A5746B" w:rsidRDefault="00FC31BF" w:rsidP="0006129B">
            <w:pPr>
              <w:jc w:val="center"/>
              <w:rPr>
                <w:rFonts w:eastAsia="Times New Roman"/>
                <w:szCs w:val="24"/>
                <w:lang w:eastAsia="ru-RU"/>
              </w:rPr>
            </w:pPr>
            <w:r w:rsidRPr="00A5746B">
              <w:rPr>
                <w:rFonts w:eastAsia="Times New Roman"/>
                <w:szCs w:val="24"/>
                <w:lang w:eastAsia="ru-RU"/>
              </w:rPr>
              <w:t>2</w:t>
            </w:r>
          </w:p>
        </w:tc>
        <w:tc>
          <w:tcPr>
            <w:tcW w:w="2280" w:type="pct"/>
            <w:tcBorders>
              <w:top w:val="single" w:sz="4" w:space="0" w:color="auto"/>
              <w:left w:val="single" w:sz="4" w:space="0" w:color="auto"/>
              <w:bottom w:val="single" w:sz="4" w:space="0" w:color="auto"/>
              <w:right w:val="single" w:sz="4" w:space="0" w:color="auto"/>
            </w:tcBorders>
            <w:shd w:val="clear" w:color="auto" w:fill="FFFFFF"/>
            <w:vAlign w:val="center"/>
          </w:tcPr>
          <w:p w:rsidR="00FC31BF" w:rsidRPr="00A5746B" w:rsidRDefault="00FC31BF" w:rsidP="0006129B">
            <w:pPr>
              <w:jc w:val="center"/>
              <w:rPr>
                <w:rFonts w:eastAsia="Times New Roman"/>
                <w:szCs w:val="24"/>
                <w:lang w:eastAsia="ru-RU"/>
              </w:rPr>
            </w:pPr>
            <w:r w:rsidRPr="00A5746B">
              <w:rPr>
                <w:rFonts w:eastAsia="Times New Roman"/>
                <w:szCs w:val="24"/>
                <w:lang w:eastAsia="ru-RU"/>
              </w:rPr>
              <w:t>400 мм</w:t>
            </w:r>
          </w:p>
        </w:tc>
        <w:tc>
          <w:tcPr>
            <w:tcW w:w="2016" w:type="pct"/>
            <w:tcBorders>
              <w:top w:val="single" w:sz="4" w:space="0" w:color="auto"/>
              <w:left w:val="nil"/>
              <w:bottom w:val="single" w:sz="4" w:space="0" w:color="auto"/>
              <w:right w:val="single" w:sz="4" w:space="0" w:color="auto"/>
            </w:tcBorders>
            <w:shd w:val="clear" w:color="auto" w:fill="FFFFFF"/>
            <w:vAlign w:val="center"/>
          </w:tcPr>
          <w:p w:rsidR="00FC31BF" w:rsidRPr="00A5746B" w:rsidRDefault="00FC31BF" w:rsidP="0006129B">
            <w:pPr>
              <w:jc w:val="center"/>
              <w:rPr>
                <w:szCs w:val="24"/>
              </w:rPr>
            </w:pPr>
            <w:r w:rsidRPr="00A5746B">
              <w:rPr>
                <w:szCs w:val="24"/>
              </w:rPr>
              <w:t>18</w:t>
            </w:r>
          </w:p>
        </w:tc>
      </w:tr>
      <w:tr w:rsidR="00873E8F" w:rsidRPr="00A5746B" w:rsidTr="00FC31BF">
        <w:trPr>
          <w:jc w:val="center"/>
        </w:trPr>
        <w:tc>
          <w:tcPr>
            <w:tcW w:w="704" w:type="pct"/>
            <w:tcBorders>
              <w:top w:val="single" w:sz="4" w:space="0" w:color="auto"/>
              <w:left w:val="single" w:sz="4" w:space="0" w:color="auto"/>
              <w:bottom w:val="single" w:sz="4" w:space="0" w:color="auto"/>
              <w:right w:val="single" w:sz="4" w:space="0" w:color="auto"/>
            </w:tcBorders>
            <w:shd w:val="clear" w:color="auto" w:fill="FFFFFF"/>
          </w:tcPr>
          <w:p w:rsidR="00FC31BF" w:rsidRPr="00A5746B" w:rsidRDefault="00FC31BF" w:rsidP="0006129B">
            <w:pPr>
              <w:jc w:val="center"/>
              <w:rPr>
                <w:rFonts w:eastAsia="Times New Roman"/>
                <w:szCs w:val="24"/>
                <w:lang w:eastAsia="ru-RU"/>
              </w:rPr>
            </w:pPr>
            <w:r w:rsidRPr="00A5746B">
              <w:rPr>
                <w:rFonts w:eastAsia="Times New Roman"/>
                <w:szCs w:val="24"/>
                <w:lang w:eastAsia="ru-RU"/>
              </w:rPr>
              <w:t>3</w:t>
            </w:r>
          </w:p>
        </w:tc>
        <w:tc>
          <w:tcPr>
            <w:tcW w:w="2280" w:type="pct"/>
            <w:tcBorders>
              <w:top w:val="single" w:sz="4" w:space="0" w:color="auto"/>
              <w:left w:val="single" w:sz="4" w:space="0" w:color="auto"/>
              <w:bottom w:val="single" w:sz="4" w:space="0" w:color="auto"/>
              <w:right w:val="single" w:sz="4" w:space="0" w:color="auto"/>
            </w:tcBorders>
            <w:shd w:val="clear" w:color="auto" w:fill="FFFFFF"/>
            <w:vAlign w:val="center"/>
          </w:tcPr>
          <w:p w:rsidR="00FC31BF" w:rsidRPr="00A5746B" w:rsidRDefault="00FC31BF" w:rsidP="0006129B">
            <w:pPr>
              <w:jc w:val="center"/>
              <w:rPr>
                <w:rFonts w:eastAsia="Times New Roman"/>
                <w:szCs w:val="24"/>
                <w:lang w:eastAsia="ru-RU"/>
              </w:rPr>
            </w:pPr>
            <w:r w:rsidRPr="00A5746B">
              <w:rPr>
                <w:rFonts w:eastAsia="Times New Roman"/>
                <w:szCs w:val="24"/>
                <w:lang w:eastAsia="ru-RU"/>
              </w:rPr>
              <w:t>500 мм</w:t>
            </w:r>
          </w:p>
        </w:tc>
        <w:tc>
          <w:tcPr>
            <w:tcW w:w="2016" w:type="pct"/>
            <w:tcBorders>
              <w:top w:val="single" w:sz="4" w:space="0" w:color="auto"/>
              <w:left w:val="nil"/>
              <w:bottom w:val="single" w:sz="4" w:space="0" w:color="auto"/>
              <w:right w:val="single" w:sz="4" w:space="0" w:color="auto"/>
            </w:tcBorders>
            <w:shd w:val="clear" w:color="auto" w:fill="FFFFFF"/>
            <w:vAlign w:val="center"/>
          </w:tcPr>
          <w:p w:rsidR="00FC31BF" w:rsidRPr="00A5746B" w:rsidRDefault="00FC31BF" w:rsidP="0006129B">
            <w:pPr>
              <w:jc w:val="center"/>
              <w:rPr>
                <w:szCs w:val="24"/>
              </w:rPr>
            </w:pPr>
            <w:r w:rsidRPr="00A5746B">
              <w:rPr>
                <w:szCs w:val="24"/>
              </w:rPr>
              <w:t>22</w:t>
            </w:r>
          </w:p>
        </w:tc>
      </w:tr>
    </w:tbl>
    <w:p w:rsidR="00D1098C" w:rsidRPr="00A5746B" w:rsidRDefault="00D1098C" w:rsidP="0006129B"/>
    <w:p w:rsidR="009A06A9" w:rsidRPr="00A5746B" w:rsidRDefault="00F0314C" w:rsidP="0006129B">
      <w:pPr>
        <w:pStyle w:val="30"/>
        <w:spacing w:line="240" w:lineRule="auto"/>
      </w:pPr>
      <w:bookmarkStart w:id="44" w:name="_Toc121588424"/>
      <w:r w:rsidRPr="00A5746B">
        <w:t>3.1</w:t>
      </w:r>
      <w:r w:rsidR="00997C9E" w:rsidRPr="00A5746B">
        <w:t>1</w:t>
      </w:r>
      <w:r w:rsidR="009A06A9" w:rsidRPr="00A5746B">
        <w:t xml:space="preserve"> </w:t>
      </w:r>
      <w:r w:rsidRPr="00A5746B">
        <w:t>О</w:t>
      </w:r>
      <w:r w:rsidR="005E5DE4" w:rsidRPr="00A5746B">
        <w:t>писание процедур диагностики состояния тепловых сетей и планирования капитальных (текущих) ремонтов</w:t>
      </w:r>
      <w:bookmarkEnd w:id="44"/>
    </w:p>
    <w:p w:rsidR="00DC08CB" w:rsidRPr="00A5746B" w:rsidRDefault="00DC08CB" w:rsidP="0006129B">
      <w:pPr>
        <w:ind w:firstLine="567"/>
      </w:pPr>
      <w:r w:rsidRPr="00A5746B">
        <w:t>В целях организации мониторинга за состоянием оборудования тепловых сетей прим</w:t>
      </w:r>
      <w:r w:rsidRPr="00A5746B">
        <w:t>е</w:t>
      </w:r>
      <w:r w:rsidRPr="00A5746B">
        <w:t>ня</w:t>
      </w:r>
      <w:r w:rsidR="005148DF" w:rsidRPr="00A5746B">
        <w:t>ются следующие виды диагностики: эксплуатационные испытания и регламентные раб</w:t>
      </w:r>
      <w:r w:rsidR="005148DF" w:rsidRPr="00A5746B">
        <w:t>о</w:t>
      </w:r>
      <w:r w:rsidR="005148DF" w:rsidRPr="00A5746B">
        <w:t>ты.</w:t>
      </w:r>
    </w:p>
    <w:p w:rsidR="00DC08CB" w:rsidRPr="00A5746B" w:rsidRDefault="005148DF" w:rsidP="0006129B">
      <w:pPr>
        <w:ind w:firstLine="567"/>
        <w:rPr>
          <w:szCs w:val="24"/>
        </w:rPr>
      </w:pPr>
      <w:r w:rsidRPr="00A5746B">
        <w:rPr>
          <w:szCs w:val="24"/>
        </w:rPr>
        <w:t>К</w:t>
      </w:r>
      <w:r w:rsidR="004B5490" w:rsidRPr="00A5746B">
        <w:rPr>
          <w:szCs w:val="24"/>
        </w:rPr>
        <w:t xml:space="preserve"> э</w:t>
      </w:r>
      <w:r w:rsidR="00DC08CB" w:rsidRPr="00A5746B">
        <w:rPr>
          <w:szCs w:val="24"/>
        </w:rPr>
        <w:t>кс</w:t>
      </w:r>
      <w:r w:rsidRPr="00A5746B">
        <w:rPr>
          <w:szCs w:val="24"/>
        </w:rPr>
        <w:t>плуатационным</w:t>
      </w:r>
      <w:r w:rsidR="00DC08CB" w:rsidRPr="00A5746B">
        <w:rPr>
          <w:szCs w:val="24"/>
        </w:rPr>
        <w:t xml:space="preserve"> испытания</w:t>
      </w:r>
      <w:r w:rsidRPr="00A5746B">
        <w:rPr>
          <w:szCs w:val="24"/>
        </w:rPr>
        <w:t>м относятся</w:t>
      </w:r>
      <w:r w:rsidR="00DC08CB" w:rsidRPr="00A5746B">
        <w:rPr>
          <w:szCs w:val="24"/>
        </w:rPr>
        <w:t>:</w:t>
      </w:r>
    </w:p>
    <w:p w:rsidR="00DC08CB" w:rsidRPr="00A5746B" w:rsidRDefault="004B5490" w:rsidP="0006129B">
      <w:pPr>
        <w:pStyle w:val="ab"/>
        <w:ind w:firstLine="567"/>
        <w:rPr>
          <w:szCs w:val="24"/>
        </w:rPr>
      </w:pPr>
      <w:r w:rsidRPr="00A5746B">
        <w:rPr>
          <w:szCs w:val="24"/>
        </w:rPr>
        <w:t>1) г</w:t>
      </w:r>
      <w:r w:rsidR="00DC08CB" w:rsidRPr="00A5746B">
        <w:rPr>
          <w:szCs w:val="24"/>
        </w:rPr>
        <w:t>идравлические испытания на плотность и механическую прочность проводятся еж</w:t>
      </w:r>
      <w:r w:rsidR="00DC08CB" w:rsidRPr="00A5746B">
        <w:rPr>
          <w:szCs w:val="24"/>
        </w:rPr>
        <w:t>е</w:t>
      </w:r>
      <w:r w:rsidR="00DC08CB" w:rsidRPr="00A5746B">
        <w:rPr>
          <w:szCs w:val="24"/>
        </w:rPr>
        <w:t>годно после отопительного сезона и после проведения ремонтов.. По результатам испытаний выявляются дефектные участки, не выдержавшие испытания пробным давлением, формир</w:t>
      </w:r>
      <w:r w:rsidR="00DC08CB" w:rsidRPr="00A5746B">
        <w:rPr>
          <w:szCs w:val="24"/>
        </w:rPr>
        <w:t>у</w:t>
      </w:r>
      <w:r w:rsidR="00DC08CB" w:rsidRPr="00A5746B">
        <w:rPr>
          <w:szCs w:val="24"/>
        </w:rPr>
        <w:t>ется график ремонтных работ по устранению дефектов. Пере</w:t>
      </w:r>
      <w:r w:rsidR="00787B99" w:rsidRPr="00A5746B">
        <w:rPr>
          <w:szCs w:val="24"/>
        </w:rPr>
        <w:t xml:space="preserve">д </w:t>
      </w:r>
      <w:r w:rsidR="00DC08CB" w:rsidRPr="00A5746B">
        <w:rPr>
          <w:szCs w:val="24"/>
        </w:rPr>
        <w:t>выполнением ремонта прои</w:t>
      </w:r>
      <w:r w:rsidR="00DC08CB" w:rsidRPr="00A5746B">
        <w:rPr>
          <w:szCs w:val="24"/>
        </w:rPr>
        <w:t>з</w:t>
      </w:r>
      <w:r w:rsidR="00DC08CB" w:rsidRPr="00A5746B">
        <w:rPr>
          <w:szCs w:val="24"/>
        </w:rPr>
        <w:t>водится дефектация поврежденного участка с вырезкой образцов для анализа состояния тр</w:t>
      </w:r>
      <w:r w:rsidR="00DC08CB" w:rsidRPr="00A5746B">
        <w:rPr>
          <w:szCs w:val="24"/>
        </w:rPr>
        <w:t>у</w:t>
      </w:r>
      <w:r w:rsidR="00DC08CB" w:rsidRPr="00A5746B">
        <w:rPr>
          <w:szCs w:val="24"/>
        </w:rPr>
        <w:t>бопроводов и характера по</w:t>
      </w:r>
      <w:r w:rsidR="004B13F9" w:rsidRPr="00A5746B">
        <w:rPr>
          <w:szCs w:val="24"/>
        </w:rPr>
        <w:t>вреждения, п</w:t>
      </w:r>
      <w:r w:rsidR="00DC08CB" w:rsidRPr="00A5746B">
        <w:rPr>
          <w:szCs w:val="24"/>
        </w:rPr>
        <w:t>о результатам дефектации оп</w:t>
      </w:r>
      <w:r w:rsidR="00FC31BF" w:rsidRPr="00A5746B">
        <w:rPr>
          <w:szCs w:val="24"/>
        </w:rPr>
        <w:t>ределяется объем р</w:t>
      </w:r>
      <w:r w:rsidR="00FC31BF" w:rsidRPr="00A5746B">
        <w:rPr>
          <w:szCs w:val="24"/>
        </w:rPr>
        <w:t>е</w:t>
      </w:r>
      <w:r w:rsidR="00FC31BF" w:rsidRPr="00A5746B">
        <w:rPr>
          <w:szCs w:val="24"/>
        </w:rPr>
        <w:t>монта;</w:t>
      </w:r>
    </w:p>
    <w:p w:rsidR="00DC08CB" w:rsidRPr="00A5746B" w:rsidRDefault="004B5490" w:rsidP="0006129B">
      <w:pPr>
        <w:pStyle w:val="ab"/>
        <w:ind w:firstLine="567"/>
        <w:rPr>
          <w:szCs w:val="24"/>
        </w:rPr>
      </w:pPr>
      <w:r w:rsidRPr="00A5746B">
        <w:rPr>
          <w:szCs w:val="24"/>
        </w:rPr>
        <w:t>2) и</w:t>
      </w:r>
      <w:r w:rsidR="00DC08CB" w:rsidRPr="00A5746B">
        <w:rPr>
          <w:szCs w:val="24"/>
        </w:rPr>
        <w:t>спытания водяных тепловых сетей на максималь</w:t>
      </w:r>
      <w:r w:rsidR="004B13F9" w:rsidRPr="00A5746B">
        <w:rPr>
          <w:szCs w:val="24"/>
        </w:rPr>
        <w:t xml:space="preserve">ную температуру теплоносителя </w:t>
      </w:r>
      <w:r w:rsidR="00DC08CB" w:rsidRPr="00A5746B">
        <w:rPr>
          <w:szCs w:val="24"/>
        </w:rPr>
        <w:t>проводятся с периодичностью</w:t>
      </w:r>
      <w:r w:rsidR="004B13F9" w:rsidRPr="00A5746B">
        <w:rPr>
          <w:szCs w:val="24"/>
        </w:rPr>
        <w:t>,</w:t>
      </w:r>
      <w:r w:rsidR="00DC08CB" w:rsidRPr="00A5746B">
        <w:rPr>
          <w:szCs w:val="24"/>
        </w:rPr>
        <w:t xml:space="preserve"> установленной главным инженером тепловых сетей (1 раз в 2 года) с целью выявления дефектов трубопроводов</w:t>
      </w:r>
      <w:r w:rsidR="004B13F9" w:rsidRPr="00A5746B">
        <w:rPr>
          <w:szCs w:val="24"/>
        </w:rPr>
        <w:t>,</w:t>
      </w:r>
      <w:r w:rsidR="00DC08CB" w:rsidRPr="00A5746B">
        <w:rPr>
          <w:szCs w:val="24"/>
        </w:rPr>
        <w:t xml:space="preserve"> компенсаторов</w:t>
      </w:r>
      <w:r w:rsidR="004B13F9" w:rsidRPr="00A5746B">
        <w:rPr>
          <w:szCs w:val="24"/>
        </w:rPr>
        <w:t>,</w:t>
      </w:r>
      <w:r w:rsidR="00DC08CB" w:rsidRPr="00A5746B">
        <w:rPr>
          <w:szCs w:val="24"/>
        </w:rPr>
        <w:t xml:space="preserve"> опор</w:t>
      </w:r>
      <w:r w:rsidR="004B13F9" w:rsidRPr="00A5746B">
        <w:rPr>
          <w:szCs w:val="24"/>
        </w:rPr>
        <w:t>,</w:t>
      </w:r>
      <w:r w:rsidR="00DC08CB" w:rsidRPr="00A5746B">
        <w:rPr>
          <w:szCs w:val="24"/>
        </w:rPr>
        <w:t xml:space="preserve"> а также проверки компенсирующей способности тепловых сетей в условиях температурных деформаций</w:t>
      </w:r>
      <w:r w:rsidR="004B13F9" w:rsidRPr="00A5746B">
        <w:rPr>
          <w:szCs w:val="24"/>
        </w:rPr>
        <w:t>,</w:t>
      </w:r>
      <w:r w:rsidR="00DC08CB" w:rsidRPr="00A5746B">
        <w:rPr>
          <w:szCs w:val="24"/>
        </w:rPr>
        <w:t xml:space="preserve"> во</w:t>
      </w:r>
      <w:r w:rsidR="00DC08CB" w:rsidRPr="00A5746B">
        <w:rPr>
          <w:szCs w:val="24"/>
        </w:rPr>
        <w:t>з</w:t>
      </w:r>
      <w:r w:rsidR="00DC08CB" w:rsidRPr="00A5746B">
        <w:rPr>
          <w:szCs w:val="24"/>
        </w:rPr>
        <w:t>никающих при повышении температуры теплоносителя до максимального значения. Исп</w:t>
      </w:r>
      <w:r w:rsidR="00DC08CB" w:rsidRPr="00A5746B">
        <w:rPr>
          <w:szCs w:val="24"/>
        </w:rPr>
        <w:t>ы</w:t>
      </w:r>
      <w:r w:rsidR="00DC08CB" w:rsidRPr="00A5746B">
        <w:rPr>
          <w:szCs w:val="24"/>
        </w:rPr>
        <w:t>тания проводят</w:t>
      </w:r>
      <w:r w:rsidR="00A72416" w:rsidRPr="00A5746B">
        <w:rPr>
          <w:szCs w:val="24"/>
        </w:rPr>
        <w:t>ся в соответ</w:t>
      </w:r>
      <w:r w:rsidR="009176E5" w:rsidRPr="00A5746B">
        <w:rPr>
          <w:szCs w:val="24"/>
        </w:rPr>
        <w:t>ствии с РД 153-34.1-20.329-2001</w:t>
      </w:r>
      <w:r w:rsidR="00A72416" w:rsidRPr="00A5746B">
        <w:rPr>
          <w:szCs w:val="24"/>
        </w:rPr>
        <w:t xml:space="preserve"> </w:t>
      </w:r>
      <w:r w:rsidR="009176E5" w:rsidRPr="00A5746B">
        <w:rPr>
          <w:szCs w:val="24"/>
        </w:rPr>
        <w:t>«</w:t>
      </w:r>
      <w:r w:rsidR="00A72416" w:rsidRPr="00A5746B">
        <w:rPr>
          <w:szCs w:val="24"/>
        </w:rPr>
        <w:t>Методические указания по и</w:t>
      </w:r>
      <w:r w:rsidR="00A72416" w:rsidRPr="00A5746B">
        <w:rPr>
          <w:szCs w:val="24"/>
        </w:rPr>
        <w:t>с</w:t>
      </w:r>
      <w:r w:rsidR="00A72416" w:rsidRPr="00A5746B">
        <w:rPr>
          <w:szCs w:val="24"/>
        </w:rPr>
        <w:t>пытанию водяных тепловых сетей на максимальную температуру теплоносителя»,</w:t>
      </w:r>
      <w:r w:rsidR="00BC10F6" w:rsidRPr="00A5746B">
        <w:rPr>
          <w:szCs w:val="24"/>
        </w:rPr>
        <w:t xml:space="preserve"> </w:t>
      </w:r>
      <w:r w:rsidR="00A72416" w:rsidRPr="00A5746B">
        <w:rPr>
          <w:szCs w:val="24"/>
        </w:rPr>
        <w:t>утве</w:t>
      </w:r>
      <w:r w:rsidR="00A72416" w:rsidRPr="00A5746B">
        <w:rPr>
          <w:szCs w:val="24"/>
        </w:rPr>
        <w:t>р</w:t>
      </w:r>
      <w:r w:rsidR="00A72416" w:rsidRPr="00A5746B">
        <w:rPr>
          <w:szCs w:val="24"/>
        </w:rPr>
        <w:t>жденны</w:t>
      </w:r>
      <w:r w:rsidR="009176E5" w:rsidRPr="00A5746B">
        <w:rPr>
          <w:szCs w:val="24"/>
        </w:rPr>
        <w:t>ми</w:t>
      </w:r>
      <w:r w:rsidR="00A72416" w:rsidRPr="00A5746B">
        <w:rPr>
          <w:szCs w:val="24"/>
        </w:rPr>
        <w:t xml:space="preserve"> РАО «ЕЭС России» 21.03.2001</w:t>
      </w:r>
      <w:r w:rsidR="00DC08CB" w:rsidRPr="00A5746B">
        <w:rPr>
          <w:szCs w:val="24"/>
        </w:rPr>
        <w:t>. Результаты испытаний обрабатываются и офор</w:t>
      </w:r>
      <w:r w:rsidR="00DC08CB" w:rsidRPr="00A5746B">
        <w:rPr>
          <w:szCs w:val="24"/>
        </w:rPr>
        <w:t>м</w:t>
      </w:r>
      <w:r w:rsidR="00DC08CB" w:rsidRPr="00A5746B">
        <w:rPr>
          <w:szCs w:val="24"/>
        </w:rPr>
        <w:t>ляются актом, в котором указываются необходимые мероприятия по устранению выявле</w:t>
      </w:r>
      <w:r w:rsidR="00DC08CB" w:rsidRPr="00A5746B">
        <w:rPr>
          <w:szCs w:val="24"/>
        </w:rPr>
        <w:t>н</w:t>
      </w:r>
      <w:r w:rsidR="00DC08CB" w:rsidRPr="00A5746B">
        <w:rPr>
          <w:szCs w:val="24"/>
        </w:rPr>
        <w:t>ных нарушений в работе оборудования. Нарушения, которые возможно устранить в процессе эксплуатации устраняются в оперативном порядке. Остальные нарушения в работе оборуд</w:t>
      </w:r>
      <w:r w:rsidR="00DC08CB" w:rsidRPr="00A5746B">
        <w:rPr>
          <w:szCs w:val="24"/>
        </w:rPr>
        <w:t>о</w:t>
      </w:r>
      <w:r w:rsidR="00DC08CB" w:rsidRPr="00A5746B">
        <w:rPr>
          <w:szCs w:val="24"/>
        </w:rPr>
        <w:t>вания тепловых сетей включаются в план ре</w:t>
      </w:r>
      <w:r w:rsidR="00FC31BF" w:rsidRPr="00A5746B">
        <w:rPr>
          <w:szCs w:val="24"/>
        </w:rPr>
        <w:t>монта на текущий год;</w:t>
      </w:r>
    </w:p>
    <w:p w:rsidR="00DC08CB" w:rsidRPr="00A5746B" w:rsidRDefault="004B5490" w:rsidP="0006129B">
      <w:pPr>
        <w:pStyle w:val="ab"/>
        <w:ind w:firstLine="567"/>
        <w:rPr>
          <w:szCs w:val="24"/>
        </w:rPr>
      </w:pPr>
      <w:r w:rsidRPr="00A5746B">
        <w:rPr>
          <w:szCs w:val="24"/>
        </w:rPr>
        <w:t>3) и</w:t>
      </w:r>
      <w:r w:rsidR="00DC08CB" w:rsidRPr="00A5746B">
        <w:rPr>
          <w:szCs w:val="24"/>
        </w:rPr>
        <w:t>спытания водяных тепловых сетей на гидравлические потери проводятся с пери</w:t>
      </w:r>
      <w:r w:rsidR="00DC08CB" w:rsidRPr="00A5746B">
        <w:rPr>
          <w:szCs w:val="24"/>
        </w:rPr>
        <w:t>о</w:t>
      </w:r>
      <w:r w:rsidR="00DC08CB" w:rsidRPr="00A5746B">
        <w:rPr>
          <w:szCs w:val="24"/>
        </w:rPr>
        <w:t>дичностью 1 раз в 5 лет с целью определения эксплуатационных гидравлических характер</w:t>
      </w:r>
      <w:r w:rsidR="00DC08CB" w:rsidRPr="00A5746B">
        <w:rPr>
          <w:szCs w:val="24"/>
        </w:rPr>
        <w:t>и</w:t>
      </w:r>
      <w:r w:rsidR="00DC08CB" w:rsidRPr="00A5746B">
        <w:rPr>
          <w:szCs w:val="24"/>
        </w:rPr>
        <w:t>стик трубопроводов, состояния их внутренней поверхности и фактической пропускной сп</w:t>
      </w:r>
      <w:r w:rsidR="00DC08CB" w:rsidRPr="00A5746B">
        <w:rPr>
          <w:szCs w:val="24"/>
        </w:rPr>
        <w:t>о</w:t>
      </w:r>
      <w:r w:rsidR="00DC08CB" w:rsidRPr="00A5746B">
        <w:rPr>
          <w:szCs w:val="24"/>
        </w:rPr>
        <w:t xml:space="preserve">собности. Испытания проводятся в соответствии с </w:t>
      </w:r>
      <w:r w:rsidR="00A72416" w:rsidRPr="00A5746B">
        <w:rPr>
          <w:szCs w:val="24"/>
        </w:rPr>
        <w:t>РД 153-34.1-20.526-00 «Методические указания по испытанию водяных тепловых сетей на гидравлические потери без нарушения режимов эксплуатации», утвержденны</w:t>
      </w:r>
      <w:r w:rsidR="009176E5" w:rsidRPr="00A5746B">
        <w:rPr>
          <w:szCs w:val="24"/>
        </w:rPr>
        <w:t>ми</w:t>
      </w:r>
      <w:r w:rsidR="00A72416" w:rsidRPr="00A5746B">
        <w:rPr>
          <w:szCs w:val="24"/>
        </w:rPr>
        <w:t xml:space="preserve"> РАО «ЕЭС России», 04.05.2000</w:t>
      </w:r>
      <w:r w:rsidR="00DC08CB" w:rsidRPr="00A5746B">
        <w:rPr>
          <w:szCs w:val="24"/>
        </w:rPr>
        <w:t>. Результаты исп</w:t>
      </w:r>
      <w:r w:rsidR="00DC08CB" w:rsidRPr="00A5746B">
        <w:rPr>
          <w:szCs w:val="24"/>
        </w:rPr>
        <w:t>ы</w:t>
      </w:r>
      <w:r w:rsidR="00DC08CB" w:rsidRPr="00A5746B">
        <w:rPr>
          <w:szCs w:val="24"/>
        </w:rPr>
        <w:t>таний обрабатываются и оформляются техническим отчетом, в котором отражаются факт</w:t>
      </w:r>
      <w:r w:rsidR="00DC08CB" w:rsidRPr="00A5746B">
        <w:rPr>
          <w:szCs w:val="24"/>
        </w:rPr>
        <w:t>и</w:t>
      </w:r>
      <w:r w:rsidR="00DC08CB" w:rsidRPr="00A5746B">
        <w:rPr>
          <w:szCs w:val="24"/>
        </w:rPr>
        <w:lastRenderedPageBreak/>
        <w:t>ческие эксплуатационные гидравлические характеристики. На основании результатов исп</w:t>
      </w:r>
      <w:r w:rsidR="00DC08CB" w:rsidRPr="00A5746B">
        <w:rPr>
          <w:szCs w:val="24"/>
        </w:rPr>
        <w:t>ы</w:t>
      </w:r>
      <w:r w:rsidR="00DC08CB" w:rsidRPr="00A5746B">
        <w:rPr>
          <w:szCs w:val="24"/>
        </w:rPr>
        <w:t xml:space="preserve">таний производится корректировка гидравлических режимов работы тепловых </w:t>
      </w:r>
      <w:r w:rsidR="00FC31BF" w:rsidRPr="00A5746B">
        <w:rPr>
          <w:szCs w:val="24"/>
        </w:rPr>
        <w:t>сетей и с</w:t>
      </w:r>
      <w:r w:rsidR="00FC31BF" w:rsidRPr="00A5746B">
        <w:rPr>
          <w:szCs w:val="24"/>
        </w:rPr>
        <w:t>и</w:t>
      </w:r>
      <w:r w:rsidR="00FC31BF" w:rsidRPr="00A5746B">
        <w:rPr>
          <w:szCs w:val="24"/>
        </w:rPr>
        <w:t>стем теплопотребления;</w:t>
      </w:r>
    </w:p>
    <w:p w:rsidR="00DC08CB" w:rsidRPr="00A5746B" w:rsidRDefault="004B5490" w:rsidP="0006129B">
      <w:pPr>
        <w:pStyle w:val="ab"/>
        <w:ind w:firstLine="567"/>
        <w:rPr>
          <w:szCs w:val="24"/>
        </w:rPr>
      </w:pPr>
      <w:r w:rsidRPr="00A5746B">
        <w:rPr>
          <w:szCs w:val="24"/>
        </w:rPr>
        <w:t>4) и</w:t>
      </w:r>
      <w:r w:rsidR="00DC08CB" w:rsidRPr="00A5746B">
        <w:rPr>
          <w:szCs w:val="24"/>
        </w:rPr>
        <w:t>спытания по определению тепловых потерь в водяных тепловых сетях проводятся 1 раз в 5 лет с целью определения фактических эксплуатационных тепловых потерь через те</w:t>
      </w:r>
      <w:r w:rsidR="00DC08CB" w:rsidRPr="00A5746B">
        <w:rPr>
          <w:szCs w:val="24"/>
        </w:rPr>
        <w:t>п</w:t>
      </w:r>
      <w:r w:rsidR="00DC08CB" w:rsidRPr="00A5746B">
        <w:rPr>
          <w:szCs w:val="24"/>
        </w:rPr>
        <w:t xml:space="preserve">ловую изоляцию. Испытания проводятся в соответствии с </w:t>
      </w:r>
      <w:r w:rsidR="00A72416" w:rsidRPr="00A5746B">
        <w:rPr>
          <w:szCs w:val="24"/>
        </w:rPr>
        <w:t>РД 34.09.255-97 «Методические указания по определению тепловых потерь в водяных тепловых сетях», утвержденны</w:t>
      </w:r>
      <w:r w:rsidR="009176E5" w:rsidRPr="00A5746B">
        <w:rPr>
          <w:szCs w:val="24"/>
        </w:rPr>
        <w:t>ми</w:t>
      </w:r>
      <w:r w:rsidR="00A72416" w:rsidRPr="00A5746B">
        <w:rPr>
          <w:szCs w:val="24"/>
        </w:rPr>
        <w:t xml:space="preserve"> РАО «ЕЭС России»,</w:t>
      </w:r>
      <w:r w:rsidR="003F3107" w:rsidRPr="00A5746B">
        <w:rPr>
          <w:szCs w:val="24"/>
        </w:rPr>
        <w:t xml:space="preserve"> </w:t>
      </w:r>
      <w:r w:rsidR="00A72416" w:rsidRPr="00A5746B">
        <w:rPr>
          <w:szCs w:val="24"/>
        </w:rPr>
        <w:t>25.04.1997</w:t>
      </w:r>
      <w:r w:rsidR="00DC08CB" w:rsidRPr="00A5746B">
        <w:rPr>
          <w:szCs w:val="24"/>
        </w:rPr>
        <w:t>. Результаты испытаний обрабатываются и оформляются технич</w:t>
      </w:r>
      <w:r w:rsidR="00DC08CB" w:rsidRPr="00A5746B">
        <w:rPr>
          <w:szCs w:val="24"/>
        </w:rPr>
        <w:t>е</w:t>
      </w:r>
      <w:r w:rsidR="00DC08CB" w:rsidRPr="00A5746B">
        <w:rPr>
          <w:szCs w:val="24"/>
        </w:rPr>
        <w:t>ским отчетом, в котором отражаются фактические эксплуатационные среднегодовые тепл</w:t>
      </w:r>
      <w:r w:rsidR="00DC08CB" w:rsidRPr="00A5746B">
        <w:rPr>
          <w:szCs w:val="24"/>
        </w:rPr>
        <w:t>о</w:t>
      </w:r>
      <w:r w:rsidR="00DC08CB" w:rsidRPr="00A5746B">
        <w:rPr>
          <w:szCs w:val="24"/>
        </w:rPr>
        <w:t>вые потери через тепловую изоляцию. На основании результатов испытаний формируется перечень мероприятий</w:t>
      </w:r>
      <w:r w:rsidR="004B13F9" w:rsidRPr="00A5746B">
        <w:rPr>
          <w:szCs w:val="24"/>
        </w:rPr>
        <w:t>,</w:t>
      </w:r>
      <w:r w:rsidR="00DC08CB" w:rsidRPr="00A5746B">
        <w:rPr>
          <w:szCs w:val="24"/>
        </w:rPr>
        <w:t xml:space="preserve"> график их выполнения по приведению тепловых потерь к нормати</w:t>
      </w:r>
      <w:r w:rsidR="00DC08CB" w:rsidRPr="00A5746B">
        <w:rPr>
          <w:szCs w:val="24"/>
        </w:rPr>
        <w:t>в</w:t>
      </w:r>
      <w:r w:rsidR="00DC08CB" w:rsidRPr="00A5746B">
        <w:rPr>
          <w:szCs w:val="24"/>
        </w:rPr>
        <w:t>ному значению</w:t>
      </w:r>
      <w:r w:rsidR="004B13F9" w:rsidRPr="00A5746B">
        <w:rPr>
          <w:szCs w:val="24"/>
        </w:rPr>
        <w:t xml:space="preserve">. </w:t>
      </w:r>
      <w:r w:rsidR="0080453F" w:rsidRPr="00A5746B">
        <w:rPr>
          <w:szCs w:val="24"/>
        </w:rPr>
        <w:t>С</w:t>
      </w:r>
      <w:r w:rsidR="00DC08CB" w:rsidRPr="00A5746B">
        <w:rPr>
          <w:szCs w:val="24"/>
        </w:rPr>
        <w:t>вязанны</w:t>
      </w:r>
      <w:r w:rsidR="008E4EBE" w:rsidRPr="00A5746B">
        <w:rPr>
          <w:szCs w:val="24"/>
        </w:rPr>
        <w:t>е</w:t>
      </w:r>
      <w:r w:rsidR="00DC08CB" w:rsidRPr="00A5746B">
        <w:rPr>
          <w:szCs w:val="24"/>
        </w:rPr>
        <w:t xml:space="preserve"> с восстановлением и реконструкцией тепловой изоляции на участках с повышенными тепловыми потерями, заменой трубопроводов с изоляцией заво</w:t>
      </w:r>
      <w:r w:rsidR="00DC08CB" w:rsidRPr="00A5746B">
        <w:rPr>
          <w:szCs w:val="24"/>
        </w:rPr>
        <w:t>д</w:t>
      </w:r>
      <w:r w:rsidR="00DC08CB" w:rsidRPr="00A5746B">
        <w:rPr>
          <w:szCs w:val="24"/>
        </w:rPr>
        <w:t>ского изготовления, имеющей наименьший коэффициент теплопроводности, монтажу систем попутного дренажа на участках подверженных затоплению и т.д.</w:t>
      </w:r>
    </w:p>
    <w:p w:rsidR="001B70BE" w:rsidRPr="00A5746B" w:rsidRDefault="001B70BE" w:rsidP="0006129B">
      <w:pPr>
        <w:pStyle w:val="ab"/>
        <w:ind w:firstLine="567"/>
        <w:rPr>
          <w:szCs w:val="24"/>
        </w:rPr>
      </w:pPr>
    </w:p>
    <w:p w:rsidR="00DC08CB" w:rsidRPr="00A5746B" w:rsidRDefault="005148DF" w:rsidP="0006129B">
      <w:pPr>
        <w:pStyle w:val="ab"/>
        <w:ind w:firstLine="567"/>
        <w:rPr>
          <w:szCs w:val="24"/>
        </w:rPr>
      </w:pPr>
      <w:r w:rsidRPr="00A5746B">
        <w:rPr>
          <w:szCs w:val="24"/>
        </w:rPr>
        <w:t>К</w:t>
      </w:r>
      <w:r w:rsidR="004B5490" w:rsidRPr="00A5746B">
        <w:rPr>
          <w:szCs w:val="24"/>
        </w:rPr>
        <w:t xml:space="preserve"> р</w:t>
      </w:r>
      <w:r w:rsidRPr="00A5746B">
        <w:rPr>
          <w:szCs w:val="24"/>
        </w:rPr>
        <w:t>егламентным работам относятся</w:t>
      </w:r>
      <w:r w:rsidR="00DC08CB" w:rsidRPr="00A5746B">
        <w:rPr>
          <w:szCs w:val="24"/>
        </w:rPr>
        <w:t>:</w:t>
      </w:r>
    </w:p>
    <w:p w:rsidR="00DC08CB" w:rsidRPr="00A5746B" w:rsidRDefault="004B5490" w:rsidP="0006129B">
      <w:pPr>
        <w:pStyle w:val="ab"/>
        <w:ind w:firstLine="567"/>
        <w:rPr>
          <w:szCs w:val="24"/>
        </w:rPr>
      </w:pPr>
      <w:r w:rsidRPr="00A5746B">
        <w:rPr>
          <w:szCs w:val="24"/>
        </w:rPr>
        <w:t>1) к</w:t>
      </w:r>
      <w:r w:rsidR="00DC08CB" w:rsidRPr="00A5746B">
        <w:rPr>
          <w:szCs w:val="24"/>
        </w:rPr>
        <w:t xml:space="preserve">онтрольные шурфовки проводятся ежегодно по графику в межотопительный </w:t>
      </w:r>
      <w:r w:rsidR="009C38E7" w:rsidRPr="00A5746B">
        <w:rPr>
          <w:szCs w:val="24"/>
        </w:rPr>
        <w:t>пер</w:t>
      </w:r>
      <w:r w:rsidR="009C38E7" w:rsidRPr="00A5746B">
        <w:rPr>
          <w:szCs w:val="24"/>
        </w:rPr>
        <w:t>и</w:t>
      </w:r>
      <w:r w:rsidR="009C38E7" w:rsidRPr="00A5746B">
        <w:rPr>
          <w:szCs w:val="24"/>
        </w:rPr>
        <w:t xml:space="preserve">од </w:t>
      </w:r>
      <w:r w:rsidR="00DC08CB" w:rsidRPr="00A5746B">
        <w:rPr>
          <w:szCs w:val="24"/>
        </w:rPr>
        <w:t>с целью оценки состояния трубопроводов тепловых сетей, тепловой изоля</w:t>
      </w:r>
      <w:r w:rsidR="00A72416" w:rsidRPr="00A5746B">
        <w:rPr>
          <w:szCs w:val="24"/>
        </w:rPr>
        <w:t>ции и стро</w:t>
      </w:r>
      <w:r w:rsidR="00A72416" w:rsidRPr="00A5746B">
        <w:rPr>
          <w:szCs w:val="24"/>
        </w:rPr>
        <w:t>и</w:t>
      </w:r>
      <w:r w:rsidR="00A72416" w:rsidRPr="00A5746B">
        <w:rPr>
          <w:szCs w:val="24"/>
        </w:rPr>
        <w:t>тельных конструкций.</w:t>
      </w:r>
      <w:r w:rsidR="00DC08CB" w:rsidRPr="00A5746B">
        <w:rPr>
          <w:szCs w:val="24"/>
        </w:rPr>
        <w:t xml:space="preserve"> В контрольных шурфах производится внешний осмотр оборудования тепловых сетей, оценивается наружное состояние трубопроводов на нали</w:t>
      </w:r>
      <w:r w:rsidR="0080453F" w:rsidRPr="00A5746B">
        <w:rPr>
          <w:szCs w:val="24"/>
        </w:rPr>
        <w:t>чие признаков наружной коррозии. П</w:t>
      </w:r>
      <w:r w:rsidR="00DC08CB" w:rsidRPr="00A5746B">
        <w:rPr>
          <w:szCs w:val="24"/>
        </w:rPr>
        <w:t>роизводится вырезка образцов для оценки состояния внутренней п</w:t>
      </w:r>
      <w:r w:rsidR="00DC08CB" w:rsidRPr="00A5746B">
        <w:rPr>
          <w:szCs w:val="24"/>
        </w:rPr>
        <w:t>о</w:t>
      </w:r>
      <w:r w:rsidR="00DC08CB" w:rsidRPr="00A5746B">
        <w:rPr>
          <w:szCs w:val="24"/>
        </w:rPr>
        <w:t>верхности трубопроводов, оценивается состояние тепловой изоляции</w:t>
      </w:r>
      <w:r w:rsidR="0080453F" w:rsidRPr="00A5746B">
        <w:rPr>
          <w:szCs w:val="24"/>
        </w:rPr>
        <w:t xml:space="preserve"> и </w:t>
      </w:r>
      <w:r w:rsidR="00DC08CB" w:rsidRPr="00A5746B">
        <w:rPr>
          <w:szCs w:val="24"/>
        </w:rPr>
        <w:t>строительных ко</w:t>
      </w:r>
      <w:r w:rsidR="00DC08CB" w:rsidRPr="00A5746B">
        <w:rPr>
          <w:szCs w:val="24"/>
        </w:rPr>
        <w:t>н</w:t>
      </w:r>
      <w:r w:rsidR="00DC08CB" w:rsidRPr="00A5746B">
        <w:rPr>
          <w:szCs w:val="24"/>
        </w:rPr>
        <w:t>струкций. По результатам осмотра в шурфе составляются акты, в которых отражается фа</w:t>
      </w:r>
      <w:r w:rsidR="00DC08CB" w:rsidRPr="00A5746B">
        <w:rPr>
          <w:szCs w:val="24"/>
        </w:rPr>
        <w:t>к</w:t>
      </w:r>
      <w:r w:rsidR="00DC08CB" w:rsidRPr="00A5746B">
        <w:rPr>
          <w:szCs w:val="24"/>
        </w:rPr>
        <w:t>тическое состояние трубопроводов, тепловой изоляции и строительных конструкций. На о</w:t>
      </w:r>
      <w:r w:rsidR="00DC08CB" w:rsidRPr="00A5746B">
        <w:rPr>
          <w:szCs w:val="24"/>
        </w:rPr>
        <w:t>с</w:t>
      </w:r>
      <w:r w:rsidR="00DC08CB" w:rsidRPr="00A5746B">
        <w:rPr>
          <w:szCs w:val="24"/>
        </w:rPr>
        <w:t>новании актов разрабатываются мероприятия для включения в пл</w:t>
      </w:r>
      <w:r w:rsidR="00FC31BF" w:rsidRPr="00A5746B">
        <w:rPr>
          <w:szCs w:val="24"/>
        </w:rPr>
        <w:t>ан ремонтных работ;</w:t>
      </w:r>
    </w:p>
    <w:p w:rsidR="00DC08CB" w:rsidRPr="00A5746B" w:rsidRDefault="004B5490" w:rsidP="0006129B">
      <w:pPr>
        <w:pStyle w:val="ab"/>
        <w:ind w:firstLine="567"/>
        <w:rPr>
          <w:szCs w:val="24"/>
        </w:rPr>
      </w:pPr>
      <w:r w:rsidRPr="00A5746B">
        <w:rPr>
          <w:szCs w:val="24"/>
        </w:rPr>
        <w:t>2) о</w:t>
      </w:r>
      <w:r w:rsidR="00DC08CB" w:rsidRPr="00A5746B">
        <w:rPr>
          <w:szCs w:val="24"/>
        </w:rPr>
        <w:t>ценка интенсивности процесса внутренней коррозии проводится с целью определ</w:t>
      </w:r>
      <w:r w:rsidR="00DC08CB" w:rsidRPr="00A5746B">
        <w:rPr>
          <w:szCs w:val="24"/>
        </w:rPr>
        <w:t>е</w:t>
      </w:r>
      <w:r w:rsidR="00DC08CB" w:rsidRPr="00A5746B">
        <w:rPr>
          <w:szCs w:val="24"/>
        </w:rPr>
        <w:t xml:space="preserve">ния скорости коррозии внутренних поверхностей трубопроводов тепловых сетей с помощью индикаторов коррозии. Оценка интенсивности процесса внутренней коррозии производится в соответствии с </w:t>
      </w:r>
      <w:r w:rsidR="00A72416" w:rsidRPr="00A5746B">
        <w:rPr>
          <w:szCs w:val="24"/>
        </w:rPr>
        <w:t>РД 153-34.1-17.465-00 «Руководящий документ. Методические указания по оценке интенсивности процессов внутренней коррозии в тепловых сетях», утвержденный РАО «ЕЭС России», 29.09.2000</w:t>
      </w:r>
      <w:r w:rsidR="00DC08CB" w:rsidRPr="00A5746B">
        <w:rPr>
          <w:szCs w:val="24"/>
        </w:rPr>
        <w:t>. На основании обработки результатов лабораторных анал</w:t>
      </w:r>
      <w:r w:rsidR="00DC08CB" w:rsidRPr="00A5746B">
        <w:rPr>
          <w:szCs w:val="24"/>
        </w:rPr>
        <w:t>и</w:t>
      </w:r>
      <w:r w:rsidR="00DC08CB" w:rsidRPr="00A5746B">
        <w:rPr>
          <w:szCs w:val="24"/>
        </w:rPr>
        <w:t>зов определяется скорость внутренней коррозии мм/</w:t>
      </w:r>
      <w:r w:rsidR="009C38E7" w:rsidRPr="00A5746B">
        <w:rPr>
          <w:szCs w:val="24"/>
        </w:rPr>
        <w:t xml:space="preserve">год </w:t>
      </w:r>
      <w:r w:rsidR="00DC08CB" w:rsidRPr="00A5746B">
        <w:rPr>
          <w:szCs w:val="24"/>
        </w:rPr>
        <w:t>и делается заключение об агресси</w:t>
      </w:r>
      <w:r w:rsidR="00DC08CB" w:rsidRPr="00A5746B">
        <w:rPr>
          <w:szCs w:val="24"/>
        </w:rPr>
        <w:t>в</w:t>
      </w:r>
      <w:r w:rsidR="00DC08CB" w:rsidRPr="00A5746B">
        <w:rPr>
          <w:szCs w:val="24"/>
        </w:rPr>
        <w:t>ности сетевой воды. На участках тепловых сетей, где выявлена сильная или аварийная ко</w:t>
      </w:r>
      <w:r w:rsidR="00DC08CB" w:rsidRPr="00A5746B">
        <w:rPr>
          <w:szCs w:val="24"/>
        </w:rPr>
        <w:t>р</w:t>
      </w:r>
      <w:r w:rsidR="00DC08CB" w:rsidRPr="00A5746B">
        <w:rPr>
          <w:szCs w:val="24"/>
        </w:rPr>
        <w:t>розия проводится обследование с целью определения мест, вызывающих рост концентрации растворенных в воде газов (подсосы) с последующим устранением. Проводится анализ кач</w:t>
      </w:r>
      <w:r w:rsidR="00DC08CB" w:rsidRPr="00A5746B">
        <w:rPr>
          <w:szCs w:val="24"/>
        </w:rPr>
        <w:t>е</w:t>
      </w:r>
      <w:r w:rsidR="00DC08CB" w:rsidRPr="00A5746B">
        <w:rPr>
          <w:szCs w:val="24"/>
        </w:rPr>
        <w:t>с</w:t>
      </w:r>
      <w:r w:rsidR="00FC31BF" w:rsidRPr="00A5746B">
        <w:rPr>
          <w:szCs w:val="24"/>
        </w:rPr>
        <w:t>тва подготовки подпиточной воды;</w:t>
      </w:r>
    </w:p>
    <w:p w:rsidR="00DC08CB" w:rsidRPr="00A5746B" w:rsidRDefault="004B5490" w:rsidP="0006129B">
      <w:pPr>
        <w:pStyle w:val="ab"/>
        <w:ind w:firstLine="567"/>
        <w:rPr>
          <w:szCs w:val="24"/>
        </w:rPr>
      </w:pPr>
      <w:r w:rsidRPr="00A5746B">
        <w:rPr>
          <w:szCs w:val="24"/>
        </w:rPr>
        <w:t xml:space="preserve">3) </w:t>
      </w:r>
      <w:r w:rsidR="00F4199A" w:rsidRPr="00A5746B">
        <w:rPr>
          <w:szCs w:val="24"/>
        </w:rPr>
        <w:t>т</w:t>
      </w:r>
      <w:r w:rsidR="00DC08CB" w:rsidRPr="00A5746B">
        <w:rPr>
          <w:szCs w:val="24"/>
        </w:rPr>
        <w:t>ехническое освидетельствование</w:t>
      </w:r>
      <w:r w:rsidR="00F4199A" w:rsidRPr="00A5746B">
        <w:rPr>
          <w:szCs w:val="24"/>
        </w:rPr>
        <w:t>, которое</w:t>
      </w:r>
      <w:r w:rsidR="00DC08CB" w:rsidRPr="00A5746B">
        <w:rPr>
          <w:szCs w:val="24"/>
        </w:rPr>
        <w:t xml:space="preserve"> проводится в части наружного осмотра, гидравлических испытаний </w:t>
      </w:r>
      <w:r w:rsidRPr="00A5746B">
        <w:rPr>
          <w:szCs w:val="24"/>
        </w:rPr>
        <w:t>и технического диагностирования</w:t>
      </w:r>
      <w:r w:rsidR="005148DF" w:rsidRPr="00A5746B">
        <w:rPr>
          <w:szCs w:val="24"/>
        </w:rPr>
        <w:t>:</w:t>
      </w:r>
    </w:p>
    <w:p w:rsidR="00DC08CB" w:rsidRPr="00A5746B" w:rsidRDefault="004B5490" w:rsidP="0006129B">
      <w:pPr>
        <w:ind w:firstLine="567"/>
        <w:rPr>
          <w:szCs w:val="24"/>
        </w:rPr>
      </w:pPr>
      <w:r w:rsidRPr="00A5746B">
        <w:rPr>
          <w:szCs w:val="24"/>
        </w:rPr>
        <w:t xml:space="preserve">3.1) </w:t>
      </w:r>
      <w:r w:rsidR="00DC08CB" w:rsidRPr="00A5746B">
        <w:rPr>
          <w:szCs w:val="24"/>
        </w:rPr>
        <w:t>наружный осмотр - ежегодно;</w:t>
      </w:r>
    </w:p>
    <w:p w:rsidR="00DC08CB" w:rsidRPr="00A5746B" w:rsidRDefault="004B5490" w:rsidP="0006129B">
      <w:pPr>
        <w:pStyle w:val="ab"/>
        <w:ind w:firstLine="567"/>
        <w:rPr>
          <w:szCs w:val="24"/>
        </w:rPr>
      </w:pPr>
      <w:r w:rsidRPr="00A5746B">
        <w:rPr>
          <w:szCs w:val="24"/>
        </w:rPr>
        <w:t xml:space="preserve">3.2) </w:t>
      </w:r>
      <w:r w:rsidR="00DC08CB" w:rsidRPr="00A5746B">
        <w:rPr>
          <w:szCs w:val="24"/>
        </w:rPr>
        <w:t>гидравлические испытания – ежегодно, а также пере</w:t>
      </w:r>
      <w:r w:rsidR="00787B99" w:rsidRPr="00A5746B">
        <w:rPr>
          <w:szCs w:val="24"/>
        </w:rPr>
        <w:t xml:space="preserve">д </w:t>
      </w:r>
      <w:r w:rsidR="00DC08CB" w:rsidRPr="00A5746B">
        <w:rPr>
          <w:szCs w:val="24"/>
        </w:rPr>
        <w:t>пуском в эксплуатацию п</w:t>
      </w:r>
      <w:r w:rsidR="00DC08CB" w:rsidRPr="00A5746B">
        <w:rPr>
          <w:szCs w:val="24"/>
        </w:rPr>
        <w:t>о</w:t>
      </w:r>
      <w:r w:rsidR="00DC08CB" w:rsidRPr="00A5746B">
        <w:rPr>
          <w:szCs w:val="24"/>
        </w:rPr>
        <w:t>сле монтажа или ремонта связанного со сваркой;</w:t>
      </w:r>
    </w:p>
    <w:p w:rsidR="00DC08CB" w:rsidRPr="00A5746B" w:rsidRDefault="004B5490" w:rsidP="0006129B">
      <w:pPr>
        <w:pStyle w:val="ab"/>
        <w:ind w:firstLine="567"/>
        <w:rPr>
          <w:szCs w:val="24"/>
        </w:rPr>
      </w:pPr>
      <w:r w:rsidRPr="00A5746B">
        <w:rPr>
          <w:szCs w:val="24"/>
        </w:rPr>
        <w:t xml:space="preserve">3.3) </w:t>
      </w:r>
      <w:r w:rsidR="00DC08CB" w:rsidRPr="00A5746B">
        <w:rPr>
          <w:szCs w:val="24"/>
        </w:rPr>
        <w:t>техническое диагностирование - по истечении назначенного срока службы (виз</w:t>
      </w:r>
      <w:r w:rsidR="00DC08CB" w:rsidRPr="00A5746B">
        <w:rPr>
          <w:szCs w:val="24"/>
        </w:rPr>
        <w:t>у</w:t>
      </w:r>
      <w:r w:rsidR="00DC08CB" w:rsidRPr="00A5746B">
        <w:rPr>
          <w:szCs w:val="24"/>
        </w:rPr>
        <w:t>альный и измерительный контроль, ультразвуковой контроль, ультразвуковая толщиноме</w:t>
      </w:r>
      <w:r w:rsidR="00DC08CB" w:rsidRPr="00A5746B">
        <w:rPr>
          <w:szCs w:val="24"/>
        </w:rPr>
        <w:t>т</w:t>
      </w:r>
      <w:r w:rsidR="00DC08CB" w:rsidRPr="00A5746B">
        <w:rPr>
          <w:szCs w:val="24"/>
        </w:rPr>
        <w:t>рия, механические испытания).</w:t>
      </w:r>
    </w:p>
    <w:p w:rsidR="00DC08CB" w:rsidRPr="00A5746B" w:rsidRDefault="00DC08CB" w:rsidP="0006129B">
      <w:pPr>
        <w:ind w:firstLine="567"/>
      </w:pPr>
      <w:r w:rsidRPr="00A5746B">
        <w:t xml:space="preserve">Техническое освидетельствование проводится в соответствии с </w:t>
      </w:r>
      <w:r w:rsidR="00A72416" w:rsidRPr="00A5746B">
        <w:t>РД 153-34.0-20.522-99 «Типовая инструкция по периодическому техническому освидетельствованию трубопров</w:t>
      </w:r>
      <w:r w:rsidR="00A72416" w:rsidRPr="00A5746B">
        <w:t>о</w:t>
      </w:r>
      <w:r w:rsidR="00A72416" w:rsidRPr="00A5746B">
        <w:t>дов тепловых сетей в процессе эксплуатации», утвержденн</w:t>
      </w:r>
      <w:r w:rsidR="009176E5" w:rsidRPr="00A5746B">
        <w:t>ой</w:t>
      </w:r>
      <w:r w:rsidR="00A72416" w:rsidRPr="00A5746B">
        <w:t xml:space="preserve"> РАО «ЕЭС России», 09.12.1999</w:t>
      </w:r>
      <w:r w:rsidRPr="00A5746B">
        <w:t>. Результаты технического освидетельствования заносятся в паспорт тепловой с</w:t>
      </w:r>
      <w:r w:rsidRPr="00A5746B">
        <w:t>е</w:t>
      </w:r>
      <w:r w:rsidRPr="00A5746B">
        <w:t>ти. На основании результатов технического освидетельствования разрабатывается план м</w:t>
      </w:r>
      <w:r w:rsidRPr="00A5746B">
        <w:t>е</w:t>
      </w:r>
      <w:r w:rsidRPr="00A5746B">
        <w:t>роприятий по приведению оборудования тепловых сетей в нормативное состоя</w:t>
      </w:r>
      <w:r w:rsidR="005148DF" w:rsidRPr="00A5746B">
        <w:t>ние.</w:t>
      </w:r>
    </w:p>
    <w:p w:rsidR="001B70BE" w:rsidRPr="00A5746B" w:rsidRDefault="001B70BE" w:rsidP="0006129B">
      <w:pPr>
        <w:pStyle w:val="ab"/>
        <w:ind w:firstLine="567"/>
        <w:rPr>
          <w:szCs w:val="24"/>
        </w:rPr>
      </w:pPr>
    </w:p>
    <w:p w:rsidR="00DC08CB" w:rsidRPr="00A5746B" w:rsidRDefault="005148DF" w:rsidP="0006129B">
      <w:pPr>
        <w:pStyle w:val="ab"/>
        <w:ind w:firstLine="567"/>
        <w:rPr>
          <w:szCs w:val="24"/>
        </w:rPr>
      </w:pPr>
      <w:r w:rsidRPr="00A5746B">
        <w:rPr>
          <w:szCs w:val="24"/>
        </w:rPr>
        <w:t>П</w:t>
      </w:r>
      <w:r w:rsidR="00DC08CB" w:rsidRPr="00A5746B">
        <w:rPr>
          <w:szCs w:val="24"/>
        </w:rPr>
        <w:t>ланирование капитальных (текущих)</w:t>
      </w:r>
      <w:r w:rsidR="00FC31BF" w:rsidRPr="00A5746B">
        <w:rPr>
          <w:szCs w:val="24"/>
        </w:rPr>
        <w:t xml:space="preserve"> ремонтов</w:t>
      </w:r>
      <w:r w:rsidRPr="00A5746B">
        <w:rPr>
          <w:szCs w:val="24"/>
        </w:rPr>
        <w:t xml:space="preserve"> осуществляется на основании</w:t>
      </w:r>
      <w:r w:rsidR="00FC31BF" w:rsidRPr="00A5746B">
        <w:rPr>
          <w:szCs w:val="24"/>
        </w:rPr>
        <w:t>:</w:t>
      </w:r>
    </w:p>
    <w:p w:rsidR="00DC08CB" w:rsidRPr="00A5746B" w:rsidRDefault="005148DF" w:rsidP="0006129B">
      <w:pPr>
        <w:pStyle w:val="ab"/>
        <w:ind w:firstLine="567"/>
        <w:rPr>
          <w:szCs w:val="24"/>
        </w:rPr>
      </w:pPr>
      <w:r w:rsidRPr="00A5746B">
        <w:rPr>
          <w:szCs w:val="24"/>
        </w:rPr>
        <w:lastRenderedPageBreak/>
        <w:t xml:space="preserve">1) </w:t>
      </w:r>
      <w:r w:rsidR="00DC08CB" w:rsidRPr="00A5746B">
        <w:rPr>
          <w:szCs w:val="24"/>
        </w:rPr>
        <w:t>результатов испытаний, осмотров и обследования оборудования тепловых сетей пр</w:t>
      </w:r>
      <w:r w:rsidR="00DC08CB" w:rsidRPr="00A5746B">
        <w:rPr>
          <w:szCs w:val="24"/>
        </w:rPr>
        <w:t>о</w:t>
      </w:r>
      <w:r w:rsidR="00DC08CB" w:rsidRPr="00A5746B">
        <w:rPr>
          <w:szCs w:val="24"/>
        </w:rPr>
        <w:t>водится анализ его технического состояния и формирование перспективного график ремонта оборудования тепловых сетей на 5 л</w:t>
      </w:r>
      <w:r w:rsidR="00FC31BF" w:rsidRPr="00A5746B">
        <w:rPr>
          <w:szCs w:val="24"/>
        </w:rPr>
        <w:t>ет (с ежегодной корректировкой);</w:t>
      </w:r>
    </w:p>
    <w:p w:rsidR="00DC08CB" w:rsidRPr="00A5746B" w:rsidRDefault="005148DF" w:rsidP="0006129B">
      <w:pPr>
        <w:pStyle w:val="ab"/>
        <w:ind w:firstLine="567"/>
        <w:rPr>
          <w:szCs w:val="24"/>
        </w:rPr>
      </w:pPr>
      <w:r w:rsidRPr="00A5746B">
        <w:rPr>
          <w:szCs w:val="24"/>
        </w:rPr>
        <w:t xml:space="preserve">2) </w:t>
      </w:r>
      <w:r w:rsidR="00DC08CB" w:rsidRPr="00A5746B">
        <w:rPr>
          <w:szCs w:val="24"/>
        </w:rPr>
        <w:t>перспективного графика ремонтов разрабатывается перспективный пла</w:t>
      </w:r>
      <w:r w:rsidR="00FC31BF" w:rsidRPr="00A5746B">
        <w:rPr>
          <w:szCs w:val="24"/>
        </w:rPr>
        <w:t>н подготовки к ремонту на 5 лет.</w:t>
      </w:r>
    </w:p>
    <w:p w:rsidR="00DC08CB" w:rsidRPr="00A5746B" w:rsidRDefault="005148DF" w:rsidP="0006129B">
      <w:pPr>
        <w:ind w:firstLine="567"/>
      </w:pPr>
      <w:r w:rsidRPr="00A5746B">
        <w:t>Ф</w:t>
      </w:r>
      <w:r w:rsidR="00DC08CB" w:rsidRPr="00A5746B">
        <w:t>ормирование годового графика ремонтов и годового плана подготовки к ремонту производится в соответствии с перспективным графиком ремонта и перспективным планом подготовки к ремонту с учетом корректировки по результатам испытаний, осмотров и обсл</w:t>
      </w:r>
      <w:r w:rsidR="00DC08CB" w:rsidRPr="00A5746B">
        <w:t>е</w:t>
      </w:r>
      <w:r w:rsidR="00DC08CB" w:rsidRPr="00A5746B">
        <w:t>дований.</w:t>
      </w:r>
    </w:p>
    <w:p w:rsidR="00DC08CB" w:rsidRPr="00A5746B" w:rsidRDefault="00DC08CB" w:rsidP="0006129B">
      <w:pPr>
        <w:ind w:firstLine="567"/>
      </w:pPr>
    </w:p>
    <w:p w:rsidR="009A06A9" w:rsidRPr="00A5746B" w:rsidRDefault="005148DF" w:rsidP="0006129B">
      <w:pPr>
        <w:pStyle w:val="30"/>
        <w:spacing w:line="240" w:lineRule="auto"/>
      </w:pPr>
      <w:bookmarkStart w:id="45" w:name="_Toc121588425"/>
      <w:r w:rsidRPr="00A5746B">
        <w:t>3.1</w:t>
      </w:r>
      <w:r w:rsidR="00997C9E" w:rsidRPr="00A5746B">
        <w:t>2</w:t>
      </w:r>
      <w:r w:rsidR="009A06A9" w:rsidRPr="00A5746B">
        <w:t xml:space="preserve"> </w:t>
      </w:r>
      <w:r w:rsidRPr="00A5746B">
        <w:t>О</w:t>
      </w:r>
      <w:r w:rsidR="005E5DE4" w:rsidRPr="00A5746B">
        <w:t>писание периодичности и соответствия требованиям технических регламе</w:t>
      </w:r>
      <w:r w:rsidR="005E5DE4" w:rsidRPr="00A5746B">
        <w:t>н</w:t>
      </w:r>
      <w:r w:rsidR="005E5DE4" w:rsidRPr="00A5746B">
        <w:t>тов и иным обязательным требованиям процедур летнего ремонта с параметрами и м</w:t>
      </w:r>
      <w:r w:rsidR="005E5DE4" w:rsidRPr="00A5746B">
        <w:t>е</w:t>
      </w:r>
      <w:r w:rsidR="005E5DE4" w:rsidRPr="00A5746B">
        <w:t>тодами испытаний (гидравлических, температурных, на тепловые потери) тепловых сетей</w:t>
      </w:r>
      <w:bookmarkEnd w:id="45"/>
    </w:p>
    <w:p w:rsidR="0019311F" w:rsidRPr="00A5746B" w:rsidRDefault="0019311F" w:rsidP="0006129B">
      <w:pPr>
        <w:ind w:firstLine="567"/>
      </w:pPr>
      <w:r w:rsidRPr="00A5746B">
        <w:t xml:space="preserve">Ремонт оборудования тепловых сетей производится в соответствии с требованиями </w:t>
      </w:r>
      <w:r w:rsidR="001B70BE" w:rsidRPr="00A5746B">
        <w:t>СО 34.04.181-2003 «Правила организации технического обслуживания и ремонта оборудования, зданий и сооружений электростанций и сетей», утвержденными РАО «ЕЭС России» 25.12.2003</w:t>
      </w:r>
      <w:r w:rsidRPr="00A5746B">
        <w:t xml:space="preserve">. </w:t>
      </w:r>
    </w:p>
    <w:p w:rsidR="0019311F" w:rsidRPr="00A5746B" w:rsidRDefault="0019311F" w:rsidP="0006129B">
      <w:pPr>
        <w:ind w:firstLine="567"/>
      </w:pPr>
      <w:r w:rsidRPr="00A5746B">
        <w:t>Работы по текущему ремонту проводятся ежегодно по окончанию отопительного сез</w:t>
      </w:r>
      <w:r w:rsidRPr="00A5746B">
        <w:t>о</w:t>
      </w:r>
      <w:r w:rsidRPr="00A5746B">
        <w:t>на, график проведения работ уточняется на основании результатов проведения гидравлич</w:t>
      </w:r>
      <w:r w:rsidRPr="00A5746B">
        <w:t>е</w:t>
      </w:r>
      <w:r w:rsidRPr="00A5746B">
        <w:t xml:space="preserve">ских испытаний на плотность и прочность. </w:t>
      </w:r>
    </w:p>
    <w:p w:rsidR="0019311F" w:rsidRPr="00A5746B" w:rsidRDefault="0019311F" w:rsidP="0006129B">
      <w:pPr>
        <w:ind w:firstLine="567"/>
      </w:pPr>
      <w:r w:rsidRPr="00A5746B">
        <w:t>Капитальный ремонт проводится в соответствии с утвержденным годовым графиком ремонта. Мероприятия по капитальному ремонту планируются исходя из фактического с</w:t>
      </w:r>
      <w:r w:rsidRPr="00A5746B">
        <w:t>о</w:t>
      </w:r>
      <w:r w:rsidRPr="00A5746B">
        <w:t>стояния сетей, на основании анализа технического состояния оборудования по актам осмотра трубопроводов в шурфе (контрольные шурфы), аварийных актов и т.п. Учитывая технич</w:t>
      </w:r>
      <w:r w:rsidRPr="00A5746B">
        <w:t>е</w:t>
      </w:r>
      <w:r w:rsidRPr="00A5746B">
        <w:t>ское состояние оборудования тепловых сетей, работы по капитальному ремонту планирую</w:t>
      </w:r>
      <w:r w:rsidRPr="00A5746B">
        <w:t>т</w:t>
      </w:r>
      <w:r w:rsidRPr="00A5746B">
        <w:t>ся ежегодно.</w:t>
      </w:r>
    </w:p>
    <w:p w:rsidR="001B70BE" w:rsidRPr="00A5746B" w:rsidRDefault="001B70BE" w:rsidP="0006129B">
      <w:pPr>
        <w:ind w:firstLine="567"/>
      </w:pPr>
    </w:p>
    <w:p w:rsidR="009A06A9" w:rsidRPr="00A5746B" w:rsidRDefault="005148DF" w:rsidP="0006129B">
      <w:pPr>
        <w:pStyle w:val="30"/>
        <w:spacing w:line="240" w:lineRule="auto"/>
      </w:pPr>
      <w:bookmarkStart w:id="46" w:name="_Toc121588426"/>
      <w:r w:rsidRPr="00A5746B">
        <w:t>3.1</w:t>
      </w:r>
      <w:r w:rsidR="00997C9E" w:rsidRPr="00A5746B">
        <w:t>3</w:t>
      </w:r>
      <w:r w:rsidR="009A06A9" w:rsidRPr="00A5746B">
        <w:t xml:space="preserve"> </w:t>
      </w:r>
      <w:r w:rsidRPr="00A5746B">
        <w:t>О</w:t>
      </w:r>
      <w:r w:rsidR="005E5DE4" w:rsidRPr="00A5746B">
        <w:t>писание нормативов технологических потерь (в ценовых зонах теплосна</w:t>
      </w:r>
      <w:r w:rsidR="005E5DE4" w:rsidRPr="00A5746B">
        <w:t>б</w:t>
      </w:r>
      <w:r w:rsidR="005E5DE4" w:rsidRPr="00A5746B">
        <w:t>жения - плановых потерь, определяемых в соответствии с методическими указаниями по разработке схем теплоснабжения) при передаче тепловой энергии (мощности) и те</w:t>
      </w:r>
      <w:r w:rsidR="005E5DE4" w:rsidRPr="00A5746B">
        <w:t>п</w:t>
      </w:r>
      <w:r w:rsidR="005E5DE4" w:rsidRPr="00A5746B">
        <w:t>лоносителя, включаемых в расчет отпущенных тепловой энергии (мощности) и тепл</w:t>
      </w:r>
      <w:r w:rsidR="005E5DE4" w:rsidRPr="00A5746B">
        <w:t>о</w:t>
      </w:r>
      <w:r w:rsidR="005E5DE4" w:rsidRPr="00A5746B">
        <w:t>носителя</w:t>
      </w:r>
      <w:bookmarkEnd w:id="46"/>
    </w:p>
    <w:p w:rsidR="0019311F" w:rsidRPr="00A5746B" w:rsidRDefault="0019311F" w:rsidP="0006129B">
      <w:pPr>
        <w:pStyle w:val="Affb"/>
      </w:pPr>
      <w:r w:rsidRPr="00A5746B">
        <w:t>Расчет и обоснование нормативов технологических потерь теплоносителя и тепловой энергии в тепловых сетях производится в соответствии с Приказом</w:t>
      </w:r>
      <w:r w:rsidR="00B37A6A" w:rsidRPr="00A5746B">
        <w:t xml:space="preserve"> Министерства энергет</w:t>
      </w:r>
      <w:r w:rsidR="00B37A6A" w:rsidRPr="00A5746B">
        <w:t>и</w:t>
      </w:r>
      <w:r w:rsidR="00B37A6A" w:rsidRPr="00A5746B">
        <w:t>ки Российской Федерации</w:t>
      </w:r>
      <w:r w:rsidRPr="00A5746B">
        <w:t xml:space="preserve"> </w:t>
      </w:r>
      <w:r w:rsidR="004F59A8" w:rsidRPr="00A5746B">
        <w:t xml:space="preserve">от 30.12.2008 </w:t>
      </w:r>
      <w:r w:rsidRPr="00A5746B">
        <w:t xml:space="preserve">№325 </w:t>
      </w:r>
      <w:r w:rsidR="004F59A8" w:rsidRPr="00A5746B">
        <w:t>«Об утверждении порядка определения но</w:t>
      </w:r>
      <w:r w:rsidR="004F59A8" w:rsidRPr="00A5746B">
        <w:t>р</w:t>
      </w:r>
      <w:r w:rsidR="004F59A8" w:rsidRPr="00A5746B">
        <w:t>мативов технологических потерь при передаче тепловой энергии, теплоносителя»</w:t>
      </w:r>
      <w:r w:rsidRPr="00A5746B">
        <w:t xml:space="preserve">. </w:t>
      </w:r>
    </w:p>
    <w:p w:rsidR="0019311F" w:rsidRPr="00A5746B" w:rsidRDefault="0019311F" w:rsidP="0006129B">
      <w:pPr>
        <w:pStyle w:val="Affb"/>
      </w:pPr>
      <w:r w:rsidRPr="00A5746B">
        <w:t>Цель нормирования потерь тепловой энергии</w:t>
      </w:r>
      <w:r w:rsidR="00E20BDB" w:rsidRPr="00A5746B">
        <w:t xml:space="preserve">, </w:t>
      </w:r>
      <w:r w:rsidRPr="00A5746B">
        <w:t>снижение или поддержание потерь на обоснованном уровне. Расч</w:t>
      </w:r>
      <w:r w:rsidR="00B518E3" w:rsidRPr="00A5746B">
        <w:t>е</w:t>
      </w:r>
      <w:r w:rsidRPr="00A5746B">
        <w:t>т нормирования потерь тепловой энергии, являясь составной ч</w:t>
      </w:r>
      <w:r w:rsidRPr="00A5746B">
        <w:t>а</w:t>
      </w:r>
      <w:r w:rsidRPr="00A5746B">
        <w:t xml:space="preserve">стью стратегической задачи по рациональному использованию природных ресурсов, строго регламентировано и носит обязательный характер. </w:t>
      </w:r>
    </w:p>
    <w:p w:rsidR="0019311F" w:rsidRPr="00A5746B" w:rsidRDefault="0019311F" w:rsidP="0006129B">
      <w:pPr>
        <w:pStyle w:val="Affb"/>
      </w:pPr>
      <w:r w:rsidRPr="00A5746B">
        <w:t>К нормативам технологических потерь при передаче тепловой энергии относятся пот</w:t>
      </w:r>
      <w:r w:rsidRPr="00A5746B">
        <w:t>е</w:t>
      </w:r>
      <w:r w:rsidRPr="00A5746B">
        <w:t>ри и затраты энергетических ресурсов, обусловленные техническим состоянием теплопров</w:t>
      </w:r>
      <w:r w:rsidRPr="00A5746B">
        <w:t>о</w:t>
      </w:r>
      <w:r w:rsidRPr="00A5746B">
        <w:t xml:space="preserve">дов и оборудования и техническими решениями по надежному обеспечению потребителей тепловой энергией и созданию безопасных условий эксплуатации тепловых сетей, а именно: </w:t>
      </w:r>
    </w:p>
    <w:p w:rsidR="0019311F" w:rsidRPr="00A5746B" w:rsidRDefault="005148DF" w:rsidP="0006129B">
      <w:pPr>
        <w:pStyle w:val="Affb"/>
        <w:tabs>
          <w:tab w:val="left" w:pos="851"/>
        </w:tabs>
      </w:pPr>
      <w:r w:rsidRPr="00A5746B">
        <w:t xml:space="preserve">1) </w:t>
      </w:r>
      <w:r w:rsidR="0019311F" w:rsidRPr="00A5746B">
        <w:t xml:space="preserve">потери и затраты теплоносителя (пар, конденсат, вода) в пределах установленных норм; </w:t>
      </w:r>
    </w:p>
    <w:p w:rsidR="0019311F" w:rsidRPr="00A5746B" w:rsidRDefault="005148DF" w:rsidP="0006129B">
      <w:pPr>
        <w:pStyle w:val="Affb"/>
        <w:tabs>
          <w:tab w:val="left" w:pos="851"/>
        </w:tabs>
      </w:pPr>
      <w:r w:rsidRPr="00A5746B">
        <w:t xml:space="preserve">2) </w:t>
      </w:r>
      <w:r w:rsidR="0019311F" w:rsidRPr="00A5746B">
        <w:t xml:space="preserve">потери тепловой энергии теплопередачей через теплоизоляционные конструкции теплопроводов и с потерями и затратами теплоносителя; </w:t>
      </w:r>
    </w:p>
    <w:p w:rsidR="0019311F" w:rsidRPr="00A5746B" w:rsidRDefault="005148DF" w:rsidP="0006129B">
      <w:pPr>
        <w:pStyle w:val="Affb"/>
        <w:tabs>
          <w:tab w:val="left" w:pos="851"/>
        </w:tabs>
      </w:pPr>
      <w:r w:rsidRPr="00A5746B">
        <w:t xml:space="preserve">3) </w:t>
      </w:r>
      <w:r w:rsidR="0019311F" w:rsidRPr="00A5746B">
        <w:t>затраты электрической энергии на передачу тепловой энергии (</w:t>
      </w:r>
      <w:r w:rsidR="00FC31BF" w:rsidRPr="00A5746B">
        <w:t>эл.</w:t>
      </w:r>
      <w:r w:rsidR="0019311F" w:rsidRPr="00A5746B">
        <w:t>приво</w:t>
      </w:r>
      <w:r w:rsidR="00787B99" w:rsidRPr="00A5746B">
        <w:t xml:space="preserve">д </w:t>
      </w:r>
      <w:r w:rsidR="0019311F" w:rsidRPr="00A5746B">
        <w:t>оборудов</w:t>
      </w:r>
      <w:r w:rsidR="004304D5" w:rsidRPr="00A5746B">
        <w:t>а</w:t>
      </w:r>
      <w:r w:rsidR="0019311F" w:rsidRPr="00A5746B">
        <w:t xml:space="preserve">ния, расположенного на тепловых сетях и обеспечивающего передачу тепловой энергии). </w:t>
      </w:r>
    </w:p>
    <w:p w:rsidR="0019311F" w:rsidRPr="00A5746B" w:rsidRDefault="0019311F" w:rsidP="0006129B">
      <w:pPr>
        <w:pStyle w:val="Affb"/>
        <w:tabs>
          <w:tab w:val="left" w:pos="851"/>
        </w:tabs>
      </w:pPr>
      <w:r w:rsidRPr="00A5746B">
        <w:t>В нормативы технологических потерь при передаче тепловой энергии не включаются потери и затраты на источниках теплоснабжения и в энергопринимающих установках потр</w:t>
      </w:r>
      <w:r w:rsidRPr="00A5746B">
        <w:t>е</w:t>
      </w:r>
      <w:r w:rsidRPr="00A5746B">
        <w:lastRenderedPageBreak/>
        <w:t>бителей тепловой энергии, включая принадлежащие последним трубопроводы тепловых с</w:t>
      </w:r>
      <w:r w:rsidRPr="00A5746B">
        <w:t>е</w:t>
      </w:r>
      <w:r w:rsidRPr="00A5746B">
        <w:t xml:space="preserve">тей и тепловые пункты. </w:t>
      </w:r>
    </w:p>
    <w:p w:rsidR="0019311F" w:rsidRPr="00A5746B" w:rsidRDefault="0019311F" w:rsidP="0006129B">
      <w:pPr>
        <w:pStyle w:val="Affb"/>
      </w:pPr>
      <w:r w:rsidRPr="00A5746B">
        <w:t>К нормируемым технологическим затратам теплоносителя (теплоноситель – вода) о</w:t>
      </w:r>
      <w:r w:rsidRPr="00A5746B">
        <w:t>т</w:t>
      </w:r>
      <w:r w:rsidRPr="00A5746B">
        <w:t xml:space="preserve">носятся: </w:t>
      </w:r>
    </w:p>
    <w:p w:rsidR="0019311F" w:rsidRPr="00A5746B" w:rsidRDefault="005148DF" w:rsidP="0006129B">
      <w:pPr>
        <w:pStyle w:val="Affb"/>
        <w:tabs>
          <w:tab w:val="left" w:pos="851"/>
        </w:tabs>
      </w:pPr>
      <w:r w:rsidRPr="00A5746B">
        <w:t xml:space="preserve">1) </w:t>
      </w:r>
      <w:r w:rsidR="0019311F" w:rsidRPr="00A5746B">
        <w:t>затраты теплоносителя на заполнение трубопроводов тепловых сетей пере</w:t>
      </w:r>
      <w:r w:rsidR="005B1BFC" w:rsidRPr="00A5746B">
        <w:t xml:space="preserve">д </w:t>
      </w:r>
      <w:r w:rsidR="0019311F" w:rsidRPr="00A5746B">
        <w:t xml:space="preserve">пуском после плановых ремонтов и при подключении новых участков тепловых сетей; </w:t>
      </w:r>
    </w:p>
    <w:p w:rsidR="0019311F" w:rsidRPr="00A5746B" w:rsidRDefault="005148DF" w:rsidP="0006129B">
      <w:pPr>
        <w:pStyle w:val="Affb"/>
        <w:tabs>
          <w:tab w:val="left" w:pos="851"/>
        </w:tabs>
      </w:pPr>
      <w:r w:rsidRPr="00A5746B">
        <w:t xml:space="preserve">2) </w:t>
      </w:r>
      <w:r w:rsidR="0019311F" w:rsidRPr="00A5746B">
        <w:t>технически неизбежные в процессе передачи и распределения тепловой энергии п</w:t>
      </w:r>
      <w:r w:rsidR="0019311F" w:rsidRPr="00A5746B">
        <w:t>о</w:t>
      </w:r>
      <w:r w:rsidR="0019311F" w:rsidRPr="00A5746B">
        <w:t xml:space="preserve">тери теплоносителя с его утечкой через неплотности в арматуре и трубопроводах тепловых сетей; </w:t>
      </w:r>
    </w:p>
    <w:p w:rsidR="0019311F" w:rsidRPr="00A5746B" w:rsidRDefault="005148DF" w:rsidP="0006129B">
      <w:pPr>
        <w:pStyle w:val="Affb"/>
        <w:tabs>
          <w:tab w:val="left" w:pos="851"/>
        </w:tabs>
      </w:pPr>
      <w:r w:rsidRPr="00A5746B">
        <w:t xml:space="preserve">3) </w:t>
      </w:r>
      <w:r w:rsidR="0019311F" w:rsidRPr="00A5746B">
        <w:t xml:space="preserve">технологические сливы теплоносителя средствами автоматического регулирования теплового и гидравлического режима, а также защиты оборудования; </w:t>
      </w:r>
    </w:p>
    <w:p w:rsidR="0019311F" w:rsidRPr="00A5746B" w:rsidRDefault="005148DF" w:rsidP="0006129B">
      <w:pPr>
        <w:pStyle w:val="Affb"/>
        <w:tabs>
          <w:tab w:val="left" w:pos="851"/>
        </w:tabs>
      </w:pPr>
      <w:r w:rsidRPr="00A5746B">
        <w:t xml:space="preserve">4) </w:t>
      </w:r>
      <w:r w:rsidR="0019311F" w:rsidRPr="00A5746B">
        <w:t xml:space="preserve">технически обоснованные затраты теплоносителя на плановые эксплуатационные испытания тепловых сетей и другие регламентные работы. </w:t>
      </w:r>
    </w:p>
    <w:p w:rsidR="0019311F" w:rsidRPr="00A5746B" w:rsidRDefault="0019311F" w:rsidP="0006129B">
      <w:pPr>
        <w:pStyle w:val="Affb"/>
      </w:pPr>
      <w:r w:rsidRPr="00A5746B">
        <w:t xml:space="preserve">Нормативные технологические потери и затраты тепловой энергии при ее передаче включают: </w:t>
      </w:r>
    </w:p>
    <w:p w:rsidR="0019311F" w:rsidRPr="00A5746B" w:rsidRDefault="005148DF" w:rsidP="0006129B">
      <w:pPr>
        <w:pStyle w:val="Affb"/>
        <w:tabs>
          <w:tab w:val="left" w:pos="851"/>
        </w:tabs>
      </w:pPr>
      <w:r w:rsidRPr="00A5746B">
        <w:t xml:space="preserve">1) </w:t>
      </w:r>
      <w:r w:rsidR="0019311F" w:rsidRPr="00A5746B">
        <w:t>потери и затраты тепловой энергии, обусловленные потерями и затратами теплон</w:t>
      </w:r>
      <w:r w:rsidR="0019311F" w:rsidRPr="00A5746B">
        <w:t>о</w:t>
      </w:r>
      <w:r w:rsidR="0019311F" w:rsidRPr="00A5746B">
        <w:t xml:space="preserve">сителя; </w:t>
      </w:r>
    </w:p>
    <w:p w:rsidR="0019311F" w:rsidRPr="00A5746B" w:rsidRDefault="005148DF" w:rsidP="0006129B">
      <w:pPr>
        <w:pStyle w:val="Affb"/>
        <w:tabs>
          <w:tab w:val="left" w:pos="851"/>
        </w:tabs>
      </w:pPr>
      <w:r w:rsidRPr="00A5746B">
        <w:t xml:space="preserve">2) </w:t>
      </w:r>
      <w:r w:rsidR="0019311F" w:rsidRPr="00A5746B">
        <w:t>потери тепловой энергии теплопередачей через изоляционные конструкции тепл</w:t>
      </w:r>
      <w:r w:rsidR="0019311F" w:rsidRPr="00A5746B">
        <w:t>о</w:t>
      </w:r>
      <w:r w:rsidR="0019311F" w:rsidRPr="00A5746B">
        <w:t xml:space="preserve">проводов и оборудование тепловых сетей. </w:t>
      </w:r>
    </w:p>
    <w:p w:rsidR="0019311F" w:rsidRPr="00A5746B" w:rsidRDefault="0019311F" w:rsidP="0006129B">
      <w:pPr>
        <w:pStyle w:val="Affb"/>
      </w:pPr>
      <w:r w:rsidRPr="00A5746B">
        <w:t>Нормирование эксплуатационных часовых тепловых потерь через изоляционные ко</w:t>
      </w:r>
      <w:r w:rsidRPr="00A5746B">
        <w:t>н</w:t>
      </w:r>
      <w:r w:rsidRPr="00A5746B">
        <w:t>струкции на расчетный перио</w:t>
      </w:r>
      <w:r w:rsidR="00787B99" w:rsidRPr="00A5746B">
        <w:t xml:space="preserve">д </w:t>
      </w:r>
      <w:r w:rsidRPr="00A5746B">
        <w:t xml:space="preserve">проводится, исходя из значений часовых тепловых потерь при среднегодовых условиях функционирования тепловых сетей. </w:t>
      </w:r>
    </w:p>
    <w:p w:rsidR="00C53384" w:rsidRPr="00A5746B" w:rsidRDefault="00C53384" w:rsidP="0006129B">
      <w:pPr>
        <w:pStyle w:val="Affb"/>
      </w:pPr>
    </w:p>
    <w:p w:rsidR="009A06A9" w:rsidRPr="00A5746B" w:rsidRDefault="00997C9E" w:rsidP="0006129B">
      <w:pPr>
        <w:pStyle w:val="30"/>
        <w:spacing w:line="240" w:lineRule="auto"/>
      </w:pPr>
      <w:bookmarkStart w:id="47" w:name="_Toc121588427"/>
      <w:r w:rsidRPr="00A5746B">
        <w:t>3.14</w:t>
      </w:r>
      <w:r w:rsidR="009A06A9" w:rsidRPr="00A5746B">
        <w:t xml:space="preserve"> </w:t>
      </w:r>
      <w:r w:rsidRPr="00A5746B">
        <w:t>О</w:t>
      </w:r>
      <w:r w:rsidR="005E5DE4" w:rsidRPr="00A5746B">
        <w:rPr>
          <w:rStyle w:val="ed"/>
        </w:rPr>
        <w:t>ценк</w:t>
      </w:r>
      <w:r w:rsidRPr="00A5746B">
        <w:rPr>
          <w:rStyle w:val="ed"/>
        </w:rPr>
        <w:t>а</w:t>
      </w:r>
      <w:r w:rsidR="005E5DE4" w:rsidRPr="00A5746B">
        <w:rPr>
          <w:rStyle w:val="ed"/>
        </w:rPr>
        <w:t xml:space="preserve"> фактических потерь тепловой энергии и теплоносителя при передаче тепловой энергии и теплоносителя по тепловым сетям за последние 3 года</w:t>
      </w:r>
      <w:bookmarkEnd w:id="47"/>
    </w:p>
    <w:p w:rsidR="00C53384" w:rsidRPr="00A5746B" w:rsidRDefault="008B5BB5" w:rsidP="0006129B">
      <w:pPr>
        <w:pStyle w:val="Affb"/>
        <w:rPr>
          <w:szCs w:val="24"/>
        </w:rPr>
      </w:pPr>
      <w:r w:rsidRPr="00A5746B">
        <w:rPr>
          <w:szCs w:val="24"/>
        </w:rPr>
        <w:t>Сведения о фактических потерях тепловой энергии и теплоносителя при передаче те</w:t>
      </w:r>
      <w:r w:rsidRPr="00A5746B">
        <w:rPr>
          <w:szCs w:val="24"/>
        </w:rPr>
        <w:t>п</w:t>
      </w:r>
      <w:r w:rsidRPr="00A5746B">
        <w:rPr>
          <w:szCs w:val="24"/>
        </w:rPr>
        <w:t>ловой энергии и теплоносителя</w:t>
      </w:r>
      <w:r w:rsidR="002C269D" w:rsidRPr="00A5746B">
        <w:rPr>
          <w:szCs w:val="24"/>
        </w:rPr>
        <w:t xml:space="preserve"> представлены в таблице </w:t>
      </w:r>
      <w:r w:rsidR="006A0CBA" w:rsidRPr="00A5746B">
        <w:rPr>
          <w:szCs w:val="24"/>
        </w:rPr>
        <w:t>ниже</w:t>
      </w:r>
      <w:r w:rsidR="002C269D" w:rsidRPr="00A5746B">
        <w:rPr>
          <w:szCs w:val="24"/>
        </w:rPr>
        <w:t>.</w:t>
      </w:r>
    </w:p>
    <w:p w:rsidR="00E20BDB" w:rsidRPr="00A5746B" w:rsidRDefault="00E20BDB" w:rsidP="0006129B">
      <w:pPr>
        <w:pStyle w:val="Affb"/>
      </w:pPr>
    </w:p>
    <w:p w:rsidR="008F5D12" w:rsidRPr="00A5746B" w:rsidRDefault="006A0CBA" w:rsidP="0006129B">
      <w:pPr>
        <w:pStyle w:val="aff9"/>
        <w:spacing w:line="240" w:lineRule="auto"/>
        <w:rPr>
          <w:bCs w:val="0"/>
          <w:szCs w:val="24"/>
        </w:rPr>
      </w:pPr>
      <w:r w:rsidRPr="00A5746B">
        <w:t xml:space="preserve">Таблица </w:t>
      </w:r>
      <w:r w:rsidR="008A3CE6" w:rsidRPr="00A5746B">
        <w:fldChar w:fldCharType="begin"/>
      </w:r>
      <w:r w:rsidR="00A851D1" w:rsidRPr="00A5746B">
        <w:instrText xml:space="preserve"> SEQ Таблица \* ARABIC </w:instrText>
      </w:r>
      <w:r w:rsidR="008A3CE6" w:rsidRPr="00A5746B">
        <w:fldChar w:fldCharType="separate"/>
      </w:r>
      <w:r w:rsidR="00A5746B" w:rsidRPr="00A5746B">
        <w:rPr>
          <w:noProof/>
        </w:rPr>
        <w:t>14</w:t>
      </w:r>
      <w:r w:rsidR="008A3CE6" w:rsidRPr="00A5746B">
        <w:rPr>
          <w:noProof/>
        </w:rPr>
        <w:fldChar w:fldCharType="end"/>
      </w:r>
      <w:r w:rsidRPr="00A5746B">
        <w:t xml:space="preserve"> </w:t>
      </w:r>
      <w:r w:rsidR="008F5D12" w:rsidRPr="00A5746B">
        <w:rPr>
          <w:bCs w:val="0"/>
          <w:szCs w:val="24"/>
        </w:rPr>
        <w:t>– Сведения о потерях в тепловых сетях</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1"/>
        <w:gridCol w:w="3488"/>
        <w:gridCol w:w="1198"/>
        <w:gridCol w:w="1352"/>
        <w:gridCol w:w="2028"/>
        <w:gridCol w:w="1287"/>
      </w:tblGrid>
      <w:tr w:rsidR="00693519" w:rsidRPr="00A5746B" w:rsidTr="00693519">
        <w:trPr>
          <w:cantSplit/>
          <w:trHeight w:val="627"/>
          <w:tblHeader/>
        </w:trPr>
        <w:tc>
          <w:tcPr>
            <w:tcW w:w="254" w:type="pct"/>
            <w:vAlign w:val="center"/>
          </w:tcPr>
          <w:p w:rsidR="00693519" w:rsidRPr="00A5746B" w:rsidRDefault="00693519" w:rsidP="0006129B">
            <w:pPr>
              <w:jc w:val="center"/>
              <w:rPr>
                <w:rFonts w:eastAsia="Times New Roman"/>
                <w:sz w:val="22"/>
                <w:lang w:eastAsia="ru-RU"/>
              </w:rPr>
            </w:pPr>
            <w:r w:rsidRPr="00A5746B">
              <w:rPr>
                <w:rFonts w:eastAsia="Times New Roman"/>
                <w:sz w:val="22"/>
                <w:lang w:eastAsia="ru-RU"/>
              </w:rPr>
              <w:t>№ п/п</w:t>
            </w:r>
          </w:p>
        </w:tc>
        <w:tc>
          <w:tcPr>
            <w:tcW w:w="1770" w:type="pct"/>
            <w:vAlign w:val="center"/>
          </w:tcPr>
          <w:p w:rsidR="00693519" w:rsidRPr="00A5746B" w:rsidRDefault="00693519" w:rsidP="0006129B">
            <w:pPr>
              <w:ind w:left="-103" w:right="-172"/>
              <w:jc w:val="center"/>
              <w:rPr>
                <w:rFonts w:eastAsia="Times New Roman"/>
                <w:sz w:val="22"/>
                <w:lang w:eastAsia="ru-RU"/>
              </w:rPr>
            </w:pPr>
            <w:r w:rsidRPr="00A5746B">
              <w:rPr>
                <w:rFonts w:eastAsia="Times New Roman"/>
                <w:sz w:val="22"/>
                <w:lang w:eastAsia="ru-RU"/>
              </w:rPr>
              <w:t>Наименование источника</w:t>
            </w:r>
          </w:p>
        </w:tc>
        <w:tc>
          <w:tcPr>
            <w:tcW w:w="608" w:type="pct"/>
            <w:vAlign w:val="center"/>
          </w:tcPr>
          <w:p w:rsidR="00693519" w:rsidRPr="00A5746B" w:rsidRDefault="00693519" w:rsidP="0006129B">
            <w:pPr>
              <w:jc w:val="center"/>
              <w:rPr>
                <w:b/>
                <w:sz w:val="20"/>
                <w:szCs w:val="20"/>
              </w:rPr>
            </w:pPr>
            <w:r w:rsidRPr="00A5746B">
              <w:rPr>
                <w:rFonts w:eastAsia="Times New Roman"/>
                <w:sz w:val="20"/>
                <w:szCs w:val="20"/>
                <w:lang w:eastAsia="ru-RU"/>
              </w:rPr>
              <w:t>Тепловая нагрузка, Гкал/ч</w:t>
            </w:r>
          </w:p>
        </w:tc>
        <w:tc>
          <w:tcPr>
            <w:tcW w:w="686" w:type="pct"/>
            <w:vAlign w:val="center"/>
          </w:tcPr>
          <w:p w:rsidR="00693519" w:rsidRPr="00A5746B" w:rsidRDefault="00693519">
            <w:pPr>
              <w:jc w:val="center"/>
              <w:rPr>
                <w:sz w:val="20"/>
                <w:szCs w:val="20"/>
              </w:rPr>
            </w:pPr>
            <w:r w:rsidRPr="00A5746B">
              <w:rPr>
                <w:sz w:val="20"/>
                <w:szCs w:val="20"/>
              </w:rPr>
              <w:t>Тепловые потери через изоляцию при расче</w:t>
            </w:r>
            <w:r w:rsidRPr="00A5746B">
              <w:rPr>
                <w:sz w:val="20"/>
                <w:szCs w:val="20"/>
              </w:rPr>
              <w:t>т</w:t>
            </w:r>
            <w:r w:rsidRPr="00A5746B">
              <w:rPr>
                <w:sz w:val="20"/>
                <w:szCs w:val="20"/>
              </w:rPr>
              <w:t>ной темп</w:t>
            </w:r>
            <w:r w:rsidRPr="00A5746B">
              <w:rPr>
                <w:sz w:val="20"/>
                <w:szCs w:val="20"/>
              </w:rPr>
              <w:t>е</w:t>
            </w:r>
            <w:r w:rsidRPr="00A5746B">
              <w:rPr>
                <w:sz w:val="20"/>
                <w:szCs w:val="20"/>
              </w:rPr>
              <w:t>ратуре наружного воздуха</w:t>
            </w:r>
            <w:r w:rsidRPr="00A5746B">
              <w:rPr>
                <w:rFonts w:eastAsia="Times New Roman"/>
                <w:sz w:val="20"/>
                <w:szCs w:val="20"/>
                <w:lang w:eastAsia="ru-RU"/>
              </w:rPr>
              <w:t>, Гкал/ч</w:t>
            </w:r>
            <w:r w:rsidRPr="00A5746B">
              <w:rPr>
                <w:sz w:val="20"/>
                <w:szCs w:val="20"/>
              </w:rPr>
              <w:t xml:space="preserve"> </w:t>
            </w:r>
          </w:p>
        </w:tc>
        <w:tc>
          <w:tcPr>
            <w:tcW w:w="1029" w:type="pct"/>
            <w:vAlign w:val="center"/>
          </w:tcPr>
          <w:p w:rsidR="00693519" w:rsidRPr="00A5746B" w:rsidRDefault="00693519">
            <w:pPr>
              <w:jc w:val="center"/>
              <w:rPr>
                <w:sz w:val="20"/>
                <w:szCs w:val="20"/>
              </w:rPr>
            </w:pPr>
            <w:r w:rsidRPr="00A5746B">
              <w:rPr>
                <w:sz w:val="20"/>
                <w:szCs w:val="20"/>
              </w:rPr>
              <w:t>Тепловые потери с нормативными уте</w:t>
            </w:r>
            <w:r w:rsidRPr="00A5746B">
              <w:rPr>
                <w:sz w:val="20"/>
                <w:szCs w:val="20"/>
              </w:rPr>
              <w:t>ч</w:t>
            </w:r>
            <w:r w:rsidRPr="00A5746B">
              <w:rPr>
                <w:sz w:val="20"/>
                <w:szCs w:val="20"/>
              </w:rPr>
              <w:t>ками сетевой воды при расчетной те</w:t>
            </w:r>
            <w:r w:rsidRPr="00A5746B">
              <w:rPr>
                <w:sz w:val="20"/>
                <w:szCs w:val="20"/>
              </w:rPr>
              <w:t>м</w:t>
            </w:r>
            <w:r w:rsidRPr="00A5746B">
              <w:rPr>
                <w:sz w:val="20"/>
                <w:szCs w:val="20"/>
              </w:rPr>
              <w:t>пературе наружного воздуха</w:t>
            </w:r>
            <w:r w:rsidRPr="00A5746B">
              <w:rPr>
                <w:rFonts w:eastAsia="Times New Roman"/>
                <w:sz w:val="20"/>
                <w:szCs w:val="20"/>
                <w:lang w:eastAsia="ru-RU"/>
              </w:rPr>
              <w:t>, Гкал/ч</w:t>
            </w:r>
          </w:p>
        </w:tc>
        <w:tc>
          <w:tcPr>
            <w:tcW w:w="653" w:type="pct"/>
            <w:vAlign w:val="center"/>
          </w:tcPr>
          <w:p w:rsidR="00693519" w:rsidRPr="00A5746B" w:rsidRDefault="00693519" w:rsidP="0006129B">
            <w:pPr>
              <w:jc w:val="center"/>
              <w:rPr>
                <w:b/>
                <w:sz w:val="20"/>
                <w:szCs w:val="20"/>
              </w:rPr>
            </w:pPr>
            <w:r w:rsidRPr="00A5746B">
              <w:rPr>
                <w:rFonts w:eastAsia="Times New Roman"/>
                <w:sz w:val="20"/>
                <w:szCs w:val="20"/>
                <w:lang w:eastAsia="ru-RU"/>
              </w:rPr>
              <w:t>Относ</w:t>
            </w:r>
            <w:r w:rsidRPr="00A5746B">
              <w:rPr>
                <w:rFonts w:eastAsia="Times New Roman"/>
                <w:sz w:val="20"/>
                <w:szCs w:val="20"/>
                <w:lang w:eastAsia="ru-RU"/>
              </w:rPr>
              <w:t>и</w:t>
            </w:r>
            <w:r w:rsidRPr="00A5746B">
              <w:rPr>
                <w:rFonts w:eastAsia="Times New Roman"/>
                <w:sz w:val="20"/>
                <w:szCs w:val="20"/>
                <w:lang w:eastAsia="ru-RU"/>
              </w:rPr>
              <w:t>тельная в</w:t>
            </w:r>
            <w:r w:rsidRPr="00A5746B">
              <w:rPr>
                <w:rFonts w:eastAsia="Times New Roman"/>
                <w:sz w:val="20"/>
                <w:szCs w:val="20"/>
                <w:lang w:eastAsia="ru-RU"/>
              </w:rPr>
              <w:t>е</w:t>
            </w:r>
            <w:r w:rsidRPr="00A5746B">
              <w:rPr>
                <w:rFonts w:eastAsia="Times New Roman"/>
                <w:sz w:val="20"/>
                <w:szCs w:val="20"/>
                <w:lang w:eastAsia="ru-RU"/>
              </w:rPr>
              <w:t>личина п</w:t>
            </w:r>
            <w:r w:rsidRPr="00A5746B">
              <w:rPr>
                <w:rFonts w:eastAsia="Times New Roman"/>
                <w:sz w:val="20"/>
                <w:szCs w:val="20"/>
                <w:lang w:eastAsia="ru-RU"/>
              </w:rPr>
              <w:t>о</w:t>
            </w:r>
            <w:r w:rsidRPr="00A5746B">
              <w:rPr>
                <w:rFonts w:eastAsia="Times New Roman"/>
                <w:sz w:val="20"/>
                <w:szCs w:val="20"/>
                <w:lang w:eastAsia="ru-RU"/>
              </w:rPr>
              <w:t>терь к те</w:t>
            </w:r>
            <w:r w:rsidRPr="00A5746B">
              <w:rPr>
                <w:rFonts w:eastAsia="Times New Roman"/>
                <w:sz w:val="20"/>
                <w:szCs w:val="20"/>
                <w:lang w:eastAsia="ru-RU"/>
              </w:rPr>
              <w:t>п</w:t>
            </w:r>
            <w:r w:rsidRPr="00A5746B">
              <w:rPr>
                <w:rFonts w:eastAsia="Times New Roman"/>
                <w:sz w:val="20"/>
                <w:szCs w:val="20"/>
                <w:lang w:eastAsia="ru-RU"/>
              </w:rPr>
              <w:t>ловой нагрузке, %</w:t>
            </w:r>
          </w:p>
        </w:tc>
      </w:tr>
      <w:tr w:rsidR="00693519" w:rsidRPr="00A5746B" w:rsidTr="00D254EA">
        <w:trPr>
          <w:cantSplit/>
        </w:trPr>
        <w:tc>
          <w:tcPr>
            <w:tcW w:w="254" w:type="pct"/>
            <w:shd w:val="clear" w:color="auto" w:fill="auto"/>
            <w:vAlign w:val="center"/>
          </w:tcPr>
          <w:p w:rsidR="00693519" w:rsidRPr="00A5746B" w:rsidRDefault="00693519" w:rsidP="003B51AE">
            <w:pPr>
              <w:pStyle w:val="ab"/>
              <w:jc w:val="center"/>
              <w:rPr>
                <w:sz w:val="22"/>
                <w:szCs w:val="22"/>
              </w:rPr>
            </w:pPr>
            <w:r w:rsidRPr="00A5746B">
              <w:rPr>
                <w:sz w:val="22"/>
                <w:szCs w:val="22"/>
              </w:rPr>
              <w:t>1</w:t>
            </w:r>
          </w:p>
        </w:tc>
        <w:tc>
          <w:tcPr>
            <w:tcW w:w="1770" w:type="pct"/>
            <w:shd w:val="clear" w:color="auto" w:fill="auto"/>
            <w:vAlign w:val="center"/>
          </w:tcPr>
          <w:p w:rsidR="00693519" w:rsidRPr="00A5746B" w:rsidRDefault="00693519" w:rsidP="003B51AE">
            <w:pPr>
              <w:jc w:val="center"/>
              <w:rPr>
                <w:sz w:val="22"/>
              </w:rPr>
            </w:pPr>
            <w:r w:rsidRPr="00A5746B">
              <w:rPr>
                <w:sz w:val="22"/>
              </w:rPr>
              <w:t>Котельная (п. Яр, ул. Школьная, 6а)</w:t>
            </w:r>
          </w:p>
        </w:tc>
        <w:tc>
          <w:tcPr>
            <w:tcW w:w="608" w:type="pct"/>
            <w:vAlign w:val="center"/>
          </w:tcPr>
          <w:p w:rsidR="00693519" w:rsidRPr="00A5746B" w:rsidRDefault="00693519" w:rsidP="00D254EA">
            <w:pPr>
              <w:jc w:val="center"/>
              <w:rPr>
                <w:rFonts w:ascii="Calibri" w:hAnsi="Calibri" w:cs="Calibri"/>
                <w:sz w:val="28"/>
                <w:szCs w:val="28"/>
              </w:rPr>
            </w:pPr>
            <w:r w:rsidRPr="00A5746B">
              <w:rPr>
                <w:rFonts w:ascii="Calibri" w:hAnsi="Calibri" w:cs="Calibri"/>
                <w:sz w:val="28"/>
                <w:szCs w:val="28"/>
              </w:rPr>
              <w:t>2,15</w:t>
            </w:r>
          </w:p>
        </w:tc>
        <w:tc>
          <w:tcPr>
            <w:tcW w:w="686" w:type="pct"/>
            <w:vAlign w:val="center"/>
          </w:tcPr>
          <w:p w:rsidR="00693519" w:rsidRPr="00A5746B" w:rsidRDefault="00693519" w:rsidP="00D254EA">
            <w:pPr>
              <w:jc w:val="center"/>
              <w:rPr>
                <w:rFonts w:ascii="Arial" w:hAnsi="Arial" w:cs="Arial"/>
                <w:sz w:val="22"/>
              </w:rPr>
            </w:pPr>
            <w:r w:rsidRPr="00A5746B">
              <w:rPr>
                <w:rFonts w:ascii="Arial" w:hAnsi="Arial" w:cs="Arial"/>
                <w:sz w:val="22"/>
              </w:rPr>
              <w:t>0,1292</w:t>
            </w:r>
          </w:p>
        </w:tc>
        <w:tc>
          <w:tcPr>
            <w:tcW w:w="1029" w:type="pct"/>
            <w:vAlign w:val="center"/>
          </w:tcPr>
          <w:p w:rsidR="00693519" w:rsidRPr="00A5746B" w:rsidRDefault="00693519" w:rsidP="00D254EA">
            <w:pPr>
              <w:jc w:val="center"/>
              <w:rPr>
                <w:rFonts w:ascii="Arial" w:hAnsi="Arial" w:cs="Arial"/>
                <w:sz w:val="22"/>
              </w:rPr>
            </w:pPr>
            <w:r w:rsidRPr="00A5746B">
              <w:rPr>
                <w:rFonts w:ascii="Arial" w:hAnsi="Arial" w:cs="Arial"/>
                <w:sz w:val="22"/>
              </w:rPr>
              <w:t>0,0069</w:t>
            </w:r>
          </w:p>
        </w:tc>
        <w:tc>
          <w:tcPr>
            <w:tcW w:w="653" w:type="pct"/>
            <w:vAlign w:val="center"/>
          </w:tcPr>
          <w:p w:rsidR="00693519" w:rsidRPr="00A5746B" w:rsidRDefault="00693519" w:rsidP="00D254EA">
            <w:pPr>
              <w:jc w:val="center"/>
              <w:rPr>
                <w:sz w:val="20"/>
                <w:szCs w:val="20"/>
              </w:rPr>
            </w:pPr>
            <w:r w:rsidRPr="00A5746B">
              <w:rPr>
                <w:sz w:val="20"/>
                <w:szCs w:val="20"/>
              </w:rPr>
              <w:t>6,3</w:t>
            </w:r>
          </w:p>
        </w:tc>
      </w:tr>
      <w:tr w:rsidR="00693519" w:rsidRPr="00A5746B" w:rsidTr="00D254EA">
        <w:trPr>
          <w:cantSplit/>
        </w:trPr>
        <w:tc>
          <w:tcPr>
            <w:tcW w:w="254" w:type="pct"/>
            <w:shd w:val="clear" w:color="auto" w:fill="auto"/>
            <w:vAlign w:val="center"/>
          </w:tcPr>
          <w:p w:rsidR="00693519" w:rsidRPr="00A5746B" w:rsidRDefault="00693519" w:rsidP="003B51AE">
            <w:pPr>
              <w:pStyle w:val="ab"/>
              <w:jc w:val="center"/>
              <w:rPr>
                <w:sz w:val="22"/>
                <w:szCs w:val="22"/>
              </w:rPr>
            </w:pPr>
            <w:r w:rsidRPr="00A5746B">
              <w:rPr>
                <w:sz w:val="22"/>
                <w:szCs w:val="22"/>
              </w:rPr>
              <w:t>2</w:t>
            </w:r>
          </w:p>
        </w:tc>
        <w:tc>
          <w:tcPr>
            <w:tcW w:w="1770" w:type="pct"/>
            <w:shd w:val="clear" w:color="auto" w:fill="auto"/>
            <w:vAlign w:val="center"/>
          </w:tcPr>
          <w:p w:rsidR="00693519" w:rsidRPr="00A5746B" w:rsidRDefault="00693519" w:rsidP="003B51AE">
            <w:pPr>
              <w:jc w:val="center"/>
              <w:rPr>
                <w:sz w:val="22"/>
              </w:rPr>
            </w:pPr>
            <w:r w:rsidRPr="00A5746B">
              <w:rPr>
                <w:sz w:val="22"/>
              </w:rPr>
              <w:t>Котельная (с.Дизьмино, ул. Школьная, 26а)</w:t>
            </w:r>
          </w:p>
        </w:tc>
        <w:tc>
          <w:tcPr>
            <w:tcW w:w="608" w:type="pct"/>
            <w:vAlign w:val="center"/>
          </w:tcPr>
          <w:p w:rsidR="00693519" w:rsidRPr="00A5746B" w:rsidRDefault="00693519" w:rsidP="00D254EA">
            <w:pPr>
              <w:jc w:val="center"/>
              <w:rPr>
                <w:rFonts w:ascii="Calibri" w:hAnsi="Calibri" w:cs="Calibri"/>
                <w:sz w:val="28"/>
                <w:szCs w:val="28"/>
              </w:rPr>
            </w:pPr>
            <w:r w:rsidRPr="00A5746B">
              <w:rPr>
                <w:rFonts w:ascii="Calibri" w:hAnsi="Calibri" w:cs="Calibri"/>
                <w:sz w:val="28"/>
                <w:szCs w:val="28"/>
              </w:rPr>
              <w:t>0,403</w:t>
            </w:r>
          </w:p>
        </w:tc>
        <w:tc>
          <w:tcPr>
            <w:tcW w:w="686" w:type="pct"/>
            <w:vAlign w:val="center"/>
          </w:tcPr>
          <w:p w:rsidR="00693519" w:rsidRPr="00A5746B" w:rsidRDefault="00693519" w:rsidP="00D254EA">
            <w:pPr>
              <w:jc w:val="center"/>
              <w:rPr>
                <w:rFonts w:ascii="Arial" w:hAnsi="Arial" w:cs="Arial"/>
                <w:sz w:val="22"/>
              </w:rPr>
            </w:pPr>
            <w:r w:rsidRPr="00A5746B">
              <w:rPr>
                <w:rFonts w:ascii="Arial" w:hAnsi="Arial" w:cs="Arial"/>
                <w:sz w:val="22"/>
              </w:rPr>
              <w:t>0,0234</w:t>
            </w:r>
          </w:p>
        </w:tc>
        <w:tc>
          <w:tcPr>
            <w:tcW w:w="1029" w:type="pct"/>
            <w:vAlign w:val="center"/>
          </w:tcPr>
          <w:p w:rsidR="00693519" w:rsidRPr="00A5746B" w:rsidRDefault="00693519" w:rsidP="00D254EA">
            <w:pPr>
              <w:jc w:val="center"/>
              <w:rPr>
                <w:rFonts w:ascii="Arial" w:hAnsi="Arial" w:cs="Arial"/>
                <w:sz w:val="22"/>
              </w:rPr>
            </w:pPr>
            <w:r w:rsidRPr="00A5746B">
              <w:rPr>
                <w:rFonts w:ascii="Arial" w:hAnsi="Arial" w:cs="Arial"/>
                <w:sz w:val="22"/>
              </w:rPr>
              <w:t>0,0006</w:t>
            </w:r>
          </w:p>
        </w:tc>
        <w:tc>
          <w:tcPr>
            <w:tcW w:w="653" w:type="pct"/>
            <w:vAlign w:val="center"/>
          </w:tcPr>
          <w:p w:rsidR="00693519" w:rsidRPr="00A5746B" w:rsidRDefault="00693519" w:rsidP="00D254EA">
            <w:pPr>
              <w:jc w:val="center"/>
              <w:rPr>
                <w:sz w:val="20"/>
                <w:szCs w:val="20"/>
              </w:rPr>
            </w:pPr>
            <w:r w:rsidRPr="00A5746B">
              <w:rPr>
                <w:sz w:val="20"/>
                <w:szCs w:val="20"/>
              </w:rPr>
              <w:t>6,0</w:t>
            </w:r>
          </w:p>
        </w:tc>
      </w:tr>
      <w:tr w:rsidR="00693519" w:rsidRPr="00A5746B" w:rsidTr="00D254EA">
        <w:trPr>
          <w:cantSplit/>
        </w:trPr>
        <w:tc>
          <w:tcPr>
            <w:tcW w:w="254" w:type="pct"/>
            <w:shd w:val="clear" w:color="auto" w:fill="auto"/>
            <w:vAlign w:val="center"/>
          </w:tcPr>
          <w:p w:rsidR="00693519" w:rsidRPr="00A5746B" w:rsidRDefault="00693519" w:rsidP="003B51AE">
            <w:pPr>
              <w:pStyle w:val="ab"/>
              <w:jc w:val="center"/>
              <w:rPr>
                <w:sz w:val="22"/>
                <w:szCs w:val="22"/>
              </w:rPr>
            </w:pPr>
            <w:r w:rsidRPr="00A5746B">
              <w:rPr>
                <w:sz w:val="22"/>
                <w:szCs w:val="22"/>
              </w:rPr>
              <w:t>3</w:t>
            </w:r>
          </w:p>
        </w:tc>
        <w:tc>
          <w:tcPr>
            <w:tcW w:w="1770" w:type="pct"/>
            <w:shd w:val="clear" w:color="auto" w:fill="auto"/>
            <w:vAlign w:val="center"/>
          </w:tcPr>
          <w:p w:rsidR="00693519" w:rsidRPr="00A5746B" w:rsidRDefault="00693519" w:rsidP="003B51AE">
            <w:pPr>
              <w:jc w:val="center"/>
              <w:rPr>
                <w:sz w:val="22"/>
              </w:rPr>
            </w:pPr>
            <w:r w:rsidRPr="00A5746B">
              <w:rPr>
                <w:sz w:val="22"/>
              </w:rPr>
              <w:t>Котельная (п.Яр, ул. Советская, 1)</w:t>
            </w:r>
          </w:p>
        </w:tc>
        <w:tc>
          <w:tcPr>
            <w:tcW w:w="608" w:type="pct"/>
            <w:vAlign w:val="center"/>
          </w:tcPr>
          <w:p w:rsidR="00693519" w:rsidRPr="00A5746B" w:rsidRDefault="00693519" w:rsidP="00D254EA">
            <w:pPr>
              <w:jc w:val="center"/>
              <w:rPr>
                <w:rFonts w:ascii="Calibri" w:hAnsi="Calibri" w:cs="Calibri"/>
                <w:sz w:val="28"/>
                <w:szCs w:val="28"/>
              </w:rPr>
            </w:pPr>
            <w:r w:rsidRPr="00A5746B">
              <w:rPr>
                <w:rFonts w:ascii="Calibri" w:hAnsi="Calibri" w:cs="Calibri"/>
                <w:sz w:val="28"/>
                <w:szCs w:val="28"/>
              </w:rPr>
              <w:t>0,975</w:t>
            </w:r>
          </w:p>
        </w:tc>
        <w:tc>
          <w:tcPr>
            <w:tcW w:w="686" w:type="pct"/>
            <w:vAlign w:val="center"/>
          </w:tcPr>
          <w:p w:rsidR="00693519" w:rsidRPr="00A5746B" w:rsidRDefault="00693519" w:rsidP="00D254EA">
            <w:pPr>
              <w:jc w:val="center"/>
              <w:rPr>
                <w:rFonts w:ascii="Arial" w:hAnsi="Arial" w:cs="Arial"/>
                <w:sz w:val="22"/>
              </w:rPr>
            </w:pPr>
            <w:r w:rsidRPr="00A5746B">
              <w:rPr>
                <w:rFonts w:ascii="Arial" w:hAnsi="Arial" w:cs="Arial"/>
                <w:sz w:val="22"/>
              </w:rPr>
              <w:t>0,1144</w:t>
            </w:r>
          </w:p>
        </w:tc>
        <w:tc>
          <w:tcPr>
            <w:tcW w:w="1029" w:type="pct"/>
            <w:vAlign w:val="center"/>
          </w:tcPr>
          <w:p w:rsidR="00693519" w:rsidRPr="00A5746B" w:rsidRDefault="00693519" w:rsidP="00D254EA">
            <w:pPr>
              <w:jc w:val="center"/>
              <w:rPr>
                <w:rFonts w:ascii="Arial" w:hAnsi="Arial" w:cs="Arial"/>
                <w:sz w:val="22"/>
              </w:rPr>
            </w:pPr>
            <w:r w:rsidRPr="00A5746B">
              <w:rPr>
                <w:rFonts w:ascii="Arial" w:hAnsi="Arial" w:cs="Arial"/>
                <w:sz w:val="22"/>
              </w:rPr>
              <w:t>0,0055</w:t>
            </w:r>
          </w:p>
        </w:tc>
        <w:tc>
          <w:tcPr>
            <w:tcW w:w="653" w:type="pct"/>
            <w:vAlign w:val="center"/>
          </w:tcPr>
          <w:p w:rsidR="00693519" w:rsidRPr="00A5746B" w:rsidRDefault="00693519" w:rsidP="00D254EA">
            <w:pPr>
              <w:jc w:val="center"/>
              <w:rPr>
                <w:sz w:val="20"/>
                <w:szCs w:val="20"/>
              </w:rPr>
            </w:pPr>
            <w:r w:rsidRPr="00A5746B">
              <w:rPr>
                <w:sz w:val="20"/>
                <w:szCs w:val="20"/>
              </w:rPr>
              <w:t>12,3</w:t>
            </w:r>
          </w:p>
        </w:tc>
      </w:tr>
      <w:tr w:rsidR="00693519" w:rsidRPr="00A5746B" w:rsidTr="00D254EA">
        <w:trPr>
          <w:cantSplit/>
        </w:trPr>
        <w:tc>
          <w:tcPr>
            <w:tcW w:w="254" w:type="pct"/>
            <w:shd w:val="clear" w:color="auto" w:fill="auto"/>
            <w:vAlign w:val="center"/>
          </w:tcPr>
          <w:p w:rsidR="00693519" w:rsidRPr="00A5746B" w:rsidRDefault="00693519" w:rsidP="003B51AE">
            <w:pPr>
              <w:pStyle w:val="ab"/>
              <w:jc w:val="center"/>
              <w:rPr>
                <w:sz w:val="22"/>
                <w:szCs w:val="22"/>
              </w:rPr>
            </w:pPr>
            <w:r w:rsidRPr="00A5746B">
              <w:rPr>
                <w:sz w:val="22"/>
                <w:szCs w:val="22"/>
              </w:rPr>
              <w:t>4</w:t>
            </w:r>
          </w:p>
        </w:tc>
        <w:tc>
          <w:tcPr>
            <w:tcW w:w="1770" w:type="pct"/>
            <w:shd w:val="clear" w:color="auto" w:fill="auto"/>
            <w:vAlign w:val="center"/>
          </w:tcPr>
          <w:p w:rsidR="00693519" w:rsidRPr="00A5746B" w:rsidRDefault="00693519" w:rsidP="003B51AE">
            <w:pPr>
              <w:jc w:val="center"/>
              <w:rPr>
                <w:sz w:val="22"/>
              </w:rPr>
            </w:pPr>
            <w:r w:rsidRPr="00A5746B">
              <w:rPr>
                <w:sz w:val="22"/>
              </w:rPr>
              <w:t>Котельная (с.Пудем, ул. Гагарина, 2а)</w:t>
            </w:r>
          </w:p>
        </w:tc>
        <w:tc>
          <w:tcPr>
            <w:tcW w:w="608" w:type="pct"/>
            <w:vAlign w:val="center"/>
          </w:tcPr>
          <w:p w:rsidR="00693519" w:rsidRPr="00A5746B" w:rsidRDefault="00693519" w:rsidP="00D254EA">
            <w:pPr>
              <w:jc w:val="center"/>
              <w:rPr>
                <w:rFonts w:ascii="Calibri" w:hAnsi="Calibri" w:cs="Calibri"/>
                <w:sz w:val="28"/>
                <w:szCs w:val="28"/>
              </w:rPr>
            </w:pPr>
            <w:r w:rsidRPr="00A5746B">
              <w:rPr>
                <w:rFonts w:ascii="Calibri" w:hAnsi="Calibri" w:cs="Calibri"/>
                <w:sz w:val="28"/>
                <w:szCs w:val="28"/>
              </w:rPr>
              <w:t>1,966</w:t>
            </w:r>
          </w:p>
        </w:tc>
        <w:tc>
          <w:tcPr>
            <w:tcW w:w="686" w:type="pct"/>
            <w:vAlign w:val="center"/>
          </w:tcPr>
          <w:p w:rsidR="00693519" w:rsidRPr="00A5746B" w:rsidRDefault="00693519" w:rsidP="00D254EA">
            <w:pPr>
              <w:jc w:val="center"/>
              <w:rPr>
                <w:rFonts w:ascii="Arial" w:hAnsi="Arial" w:cs="Arial"/>
                <w:sz w:val="22"/>
              </w:rPr>
            </w:pPr>
            <w:r w:rsidRPr="00A5746B">
              <w:rPr>
                <w:rFonts w:ascii="Arial" w:hAnsi="Arial" w:cs="Arial"/>
                <w:sz w:val="22"/>
              </w:rPr>
              <w:t>0,2286</w:t>
            </w:r>
          </w:p>
        </w:tc>
        <w:tc>
          <w:tcPr>
            <w:tcW w:w="1029" w:type="pct"/>
            <w:vAlign w:val="center"/>
          </w:tcPr>
          <w:p w:rsidR="00693519" w:rsidRPr="00A5746B" w:rsidRDefault="00693519" w:rsidP="00D254EA">
            <w:pPr>
              <w:jc w:val="center"/>
              <w:rPr>
                <w:rFonts w:ascii="Arial" w:hAnsi="Arial" w:cs="Arial"/>
                <w:sz w:val="22"/>
              </w:rPr>
            </w:pPr>
            <w:r w:rsidRPr="00A5746B">
              <w:rPr>
                <w:rFonts w:ascii="Arial" w:hAnsi="Arial" w:cs="Arial"/>
                <w:sz w:val="22"/>
              </w:rPr>
              <w:t>0,0110</w:t>
            </w:r>
          </w:p>
        </w:tc>
        <w:tc>
          <w:tcPr>
            <w:tcW w:w="653" w:type="pct"/>
            <w:vAlign w:val="center"/>
          </w:tcPr>
          <w:p w:rsidR="00693519" w:rsidRPr="00A5746B" w:rsidRDefault="00693519" w:rsidP="00D254EA">
            <w:pPr>
              <w:jc w:val="center"/>
              <w:rPr>
                <w:sz w:val="20"/>
                <w:szCs w:val="20"/>
              </w:rPr>
            </w:pPr>
            <w:r w:rsidRPr="00A5746B">
              <w:rPr>
                <w:sz w:val="20"/>
                <w:szCs w:val="20"/>
              </w:rPr>
              <w:t>12,2</w:t>
            </w:r>
          </w:p>
        </w:tc>
      </w:tr>
      <w:tr w:rsidR="00693519" w:rsidRPr="00A5746B" w:rsidTr="00D254EA">
        <w:trPr>
          <w:cantSplit/>
        </w:trPr>
        <w:tc>
          <w:tcPr>
            <w:tcW w:w="254" w:type="pct"/>
            <w:shd w:val="clear" w:color="auto" w:fill="auto"/>
            <w:vAlign w:val="center"/>
          </w:tcPr>
          <w:p w:rsidR="00693519" w:rsidRPr="00A5746B" w:rsidRDefault="00693519" w:rsidP="003B51AE">
            <w:pPr>
              <w:pStyle w:val="ab"/>
              <w:jc w:val="center"/>
              <w:rPr>
                <w:sz w:val="22"/>
                <w:szCs w:val="22"/>
              </w:rPr>
            </w:pPr>
            <w:r w:rsidRPr="00A5746B">
              <w:rPr>
                <w:sz w:val="22"/>
                <w:szCs w:val="22"/>
              </w:rPr>
              <w:t>5</w:t>
            </w:r>
          </w:p>
        </w:tc>
        <w:tc>
          <w:tcPr>
            <w:tcW w:w="1770" w:type="pct"/>
            <w:shd w:val="clear" w:color="auto" w:fill="auto"/>
            <w:vAlign w:val="center"/>
          </w:tcPr>
          <w:p w:rsidR="00693519" w:rsidRPr="00A5746B" w:rsidRDefault="00693519" w:rsidP="003B51AE">
            <w:pPr>
              <w:jc w:val="center"/>
              <w:rPr>
                <w:sz w:val="22"/>
              </w:rPr>
            </w:pPr>
            <w:r w:rsidRPr="00A5746B">
              <w:rPr>
                <w:sz w:val="22"/>
              </w:rPr>
              <w:t>Котельная (п.Яр, ул. Ф.Васильева, 6а)</w:t>
            </w:r>
          </w:p>
        </w:tc>
        <w:tc>
          <w:tcPr>
            <w:tcW w:w="608" w:type="pct"/>
            <w:vAlign w:val="center"/>
          </w:tcPr>
          <w:p w:rsidR="00693519" w:rsidRPr="00A5746B" w:rsidRDefault="00693519" w:rsidP="00D254EA">
            <w:pPr>
              <w:jc w:val="center"/>
              <w:rPr>
                <w:rFonts w:ascii="Calibri" w:hAnsi="Calibri" w:cs="Calibri"/>
                <w:sz w:val="22"/>
              </w:rPr>
            </w:pPr>
            <w:r w:rsidRPr="00A5746B">
              <w:rPr>
                <w:rFonts w:ascii="Calibri" w:hAnsi="Calibri" w:cs="Calibri"/>
                <w:sz w:val="22"/>
              </w:rPr>
              <w:t>2,801</w:t>
            </w:r>
          </w:p>
        </w:tc>
        <w:tc>
          <w:tcPr>
            <w:tcW w:w="686" w:type="pct"/>
            <w:vAlign w:val="center"/>
          </w:tcPr>
          <w:p w:rsidR="00693519" w:rsidRPr="00A5746B" w:rsidRDefault="00693519" w:rsidP="00D254EA">
            <w:pPr>
              <w:jc w:val="center"/>
              <w:rPr>
                <w:rFonts w:ascii="Calibri" w:hAnsi="Calibri" w:cs="Calibri"/>
                <w:sz w:val="22"/>
              </w:rPr>
            </w:pPr>
            <w:r w:rsidRPr="00A5746B">
              <w:rPr>
                <w:rFonts w:ascii="Calibri" w:hAnsi="Calibri" w:cs="Calibri"/>
                <w:sz w:val="22"/>
              </w:rPr>
              <w:t>0,1605</w:t>
            </w:r>
          </w:p>
        </w:tc>
        <w:tc>
          <w:tcPr>
            <w:tcW w:w="1029" w:type="pct"/>
            <w:vAlign w:val="center"/>
          </w:tcPr>
          <w:p w:rsidR="00693519" w:rsidRPr="00A5746B" w:rsidRDefault="00693519" w:rsidP="00D254EA">
            <w:pPr>
              <w:jc w:val="center"/>
              <w:rPr>
                <w:rFonts w:ascii="Calibri" w:hAnsi="Calibri" w:cs="Calibri"/>
                <w:sz w:val="22"/>
              </w:rPr>
            </w:pPr>
            <w:r w:rsidRPr="00A5746B">
              <w:rPr>
                <w:rFonts w:ascii="Calibri" w:hAnsi="Calibri" w:cs="Calibri"/>
                <w:sz w:val="22"/>
              </w:rPr>
              <w:t>0,0061</w:t>
            </w:r>
          </w:p>
        </w:tc>
        <w:tc>
          <w:tcPr>
            <w:tcW w:w="653" w:type="pct"/>
            <w:vAlign w:val="center"/>
          </w:tcPr>
          <w:p w:rsidR="00693519" w:rsidRPr="00A5746B" w:rsidRDefault="00693519" w:rsidP="00D254EA">
            <w:pPr>
              <w:jc w:val="center"/>
              <w:rPr>
                <w:sz w:val="20"/>
                <w:szCs w:val="20"/>
              </w:rPr>
            </w:pPr>
            <w:r w:rsidRPr="00A5746B">
              <w:rPr>
                <w:sz w:val="20"/>
                <w:szCs w:val="20"/>
              </w:rPr>
              <w:t>5,9</w:t>
            </w:r>
          </w:p>
        </w:tc>
      </w:tr>
      <w:tr w:rsidR="00693519" w:rsidRPr="00A5746B" w:rsidTr="00D254EA">
        <w:trPr>
          <w:cantSplit/>
        </w:trPr>
        <w:tc>
          <w:tcPr>
            <w:tcW w:w="254" w:type="pct"/>
            <w:shd w:val="clear" w:color="auto" w:fill="auto"/>
            <w:vAlign w:val="center"/>
          </w:tcPr>
          <w:p w:rsidR="00693519" w:rsidRPr="00A5746B" w:rsidRDefault="00693519" w:rsidP="003B51AE">
            <w:pPr>
              <w:pStyle w:val="ab"/>
              <w:jc w:val="center"/>
              <w:rPr>
                <w:sz w:val="22"/>
                <w:szCs w:val="22"/>
              </w:rPr>
            </w:pPr>
            <w:r w:rsidRPr="00A5746B">
              <w:rPr>
                <w:sz w:val="22"/>
                <w:szCs w:val="22"/>
              </w:rPr>
              <w:t>6</w:t>
            </w:r>
          </w:p>
        </w:tc>
        <w:tc>
          <w:tcPr>
            <w:tcW w:w="1770" w:type="pct"/>
            <w:shd w:val="clear" w:color="auto" w:fill="auto"/>
            <w:vAlign w:val="center"/>
          </w:tcPr>
          <w:p w:rsidR="00693519" w:rsidRPr="00A5746B" w:rsidRDefault="00693519" w:rsidP="003B51AE">
            <w:pPr>
              <w:jc w:val="center"/>
              <w:rPr>
                <w:sz w:val="22"/>
              </w:rPr>
            </w:pPr>
            <w:r w:rsidRPr="00A5746B">
              <w:rPr>
                <w:sz w:val="22"/>
              </w:rPr>
              <w:t>Котельная (п.Яр, ул. Ф.Васильева, 29а)</w:t>
            </w:r>
          </w:p>
        </w:tc>
        <w:tc>
          <w:tcPr>
            <w:tcW w:w="608" w:type="pct"/>
            <w:vAlign w:val="center"/>
          </w:tcPr>
          <w:p w:rsidR="00693519" w:rsidRPr="00A5746B" w:rsidRDefault="00693519" w:rsidP="00D254EA">
            <w:pPr>
              <w:jc w:val="center"/>
              <w:rPr>
                <w:rFonts w:ascii="Calibri" w:hAnsi="Calibri" w:cs="Calibri"/>
                <w:sz w:val="22"/>
              </w:rPr>
            </w:pPr>
            <w:r w:rsidRPr="00A5746B">
              <w:rPr>
                <w:rFonts w:ascii="Calibri" w:hAnsi="Calibri" w:cs="Calibri"/>
                <w:sz w:val="22"/>
              </w:rPr>
              <w:t>2,642</w:t>
            </w:r>
          </w:p>
        </w:tc>
        <w:tc>
          <w:tcPr>
            <w:tcW w:w="686" w:type="pct"/>
            <w:vAlign w:val="center"/>
          </w:tcPr>
          <w:p w:rsidR="00693519" w:rsidRPr="00A5746B" w:rsidRDefault="00693519" w:rsidP="00D254EA">
            <w:pPr>
              <w:jc w:val="center"/>
              <w:rPr>
                <w:rFonts w:ascii="Calibri" w:hAnsi="Calibri" w:cs="Calibri"/>
                <w:sz w:val="22"/>
              </w:rPr>
            </w:pPr>
            <w:r w:rsidRPr="00A5746B">
              <w:rPr>
                <w:rFonts w:ascii="Calibri" w:hAnsi="Calibri" w:cs="Calibri"/>
                <w:sz w:val="22"/>
              </w:rPr>
              <w:t>0,1056</w:t>
            </w:r>
          </w:p>
        </w:tc>
        <w:tc>
          <w:tcPr>
            <w:tcW w:w="1029" w:type="pct"/>
            <w:vAlign w:val="center"/>
          </w:tcPr>
          <w:p w:rsidR="00693519" w:rsidRPr="00A5746B" w:rsidRDefault="00693519" w:rsidP="00D254EA">
            <w:pPr>
              <w:jc w:val="center"/>
              <w:rPr>
                <w:rFonts w:ascii="Calibri" w:hAnsi="Calibri" w:cs="Calibri"/>
                <w:sz w:val="22"/>
              </w:rPr>
            </w:pPr>
            <w:r w:rsidRPr="00A5746B">
              <w:rPr>
                <w:rFonts w:ascii="Calibri" w:hAnsi="Calibri" w:cs="Calibri"/>
                <w:sz w:val="22"/>
              </w:rPr>
              <w:t>0,0052</w:t>
            </w:r>
          </w:p>
        </w:tc>
        <w:tc>
          <w:tcPr>
            <w:tcW w:w="653" w:type="pct"/>
            <w:vAlign w:val="center"/>
          </w:tcPr>
          <w:p w:rsidR="00693519" w:rsidRPr="00A5746B" w:rsidRDefault="00693519" w:rsidP="00D254EA">
            <w:pPr>
              <w:jc w:val="center"/>
              <w:rPr>
                <w:sz w:val="20"/>
                <w:szCs w:val="20"/>
              </w:rPr>
            </w:pPr>
            <w:r w:rsidRPr="00A5746B">
              <w:rPr>
                <w:sz w:val="20"/>
                <w:szCs w:val="20"/>
              </w:rPr>
              <w:t>4,2</w:t>
            </w:r>
          </w:p>
        </w:tc>
      </w:tr>
      <w:tr w:rsidR="00693519" w:rsidRPr="00A5746B" w:rsidTr="00D254EA">
        <w:trPr>
          <w:cantSplit/>
        </w:trPr>
        <w:tc>
          <w:tcPr>
            <w:tcW w:w="254" w:type="pct"/>
            <w:shd w:val="clear" w:color="auto" w:fill="auto"/>
            <w:vAlign w:val="center"/>
          </w:tcPr>
          <w:p w:rsidR="00693519" w:rsidRPr="00A5746B" w:rsidRDefault="00693519" w:rsidP="003B51AE">
            <w:pPr>
              <w:pStyle w:val="ab"/>
              <w:jc w:val="center"/>
              <w:rPr>
                <w:sz w:val="22"/>
                <w:szCs w:val="22"/>
              </w:rPr>
            </w:pPr>
            <w:r w:rsidRPr="00A5746B">
              <w:rPr>
                <w:sz w:val="22"/>
                <w:szCs w:val="22"/>
              </w:rPr>
              <w:t>7</w:t>
            </w:r>
          </w:p>
        </w:tc>
        <w:tc>
          <w:tcPr>
            <w:tcW w:w="1770" w:type="pct"/>
            <w:shd w:val="clear" w:color="auto" w:fill="auto"/>
            <w:vAlign w:val="center"/>
          </w:tcPr>
          <w:p w:rsidR="00693519" w:rsidRPr="00A5746B" w:rsidRDefault="00693519" w:rsidP="003B51AE">
            <w:pPr>
              <w:jc w:val="center"/>
              <w:rPr>
                <w:sz w:val="22"/>
              </w:rPr>
            </w:pPr>
            <w:r w:rsidRPr="00A5746B">
              <w:rPr>
                <w:sz w:val="22"/>
              </w:rPr>
              <w:t>Котельная (д.Зюино, ул. Школ</w:t>
            </w:r>
            <w:r w:rsidRPr="00A5746B">
              <w:rPr>
                <w:sz w:val="22"/>
              </w:rPr>
              <w:t>ь</w:t>
            </w:r>
            <w:r w:rsidRPr="00A5746B">
              <w:rPr>
                <w:sz w:val="22"/>
              </w:rPr>
              <w:t>ная, 77а)</w:t>
            </w:r>
          </w:p>
        </w:tc>
        <w:tc>
          <w:tcPr>
            <w:tcW w:w="608" w:type="pct"/>
            <w:vAlign w:val="center"/>
          </w:tcPr>
          <w:p w:rsidR="00693519" w:rsidRPr="00A5746B" w:rsidRDefault="00693519" w:rsidP="00D254EA">
            <w:pPr>
              <w:jc w:val="center"/>
              <w:rPr>
                <w:rFonts w:ascii="Calibri" w:hAnsi="Calibri" w:cs="Calibri"/>
                <w:sz w:val="22"/>
              </w:rPr>
            </w:pPr>
            <w:r w:rsidRPr="00A5746B">
              <w:rPr>
                <w:rFonts w:ascii="Calibri" w:hAnsi="Calibri" w:cs="Calibri"/>
                <w:sz w:val="22"/>
              </w:rPr>
              <w:t>0,214</w:t>
            </w:r>
          </w:p>
        </w:tc>
        <w:tc>
          <w:tcPr>
            <w:tcW w:w="686" w:type="pct"/>
            <w:vAlign w:val="center"/>
          </w:tcPr>
          <w:p w:rsidR="00693519" w:rsidRPr="00A5746B" w:rsidRDefault="00693519" w:rsidP="00D254EA">
            <w:pPr>
              <w:jc w:val="center"/>
              <w:rPr>
                <w:rFonts w:ascii="Calibri" w:hAnsi="Calibri" w:cs="Calibri"/>
                <w:sz w:val="22"/>
              </w:rPr>
            </w:pPr>
            <w:r w:rsidRPr="00A5746B">
              <w:rPr>
                <w:rFonts w:ascii="Calibri" w:hAnsi="Calibri" w:cs="Calibri"/>
                <w:sz w:val="22"/>
              </w:rPr>
              <w:t>0,0029</w:t>
            </w:r>
          </w:p>
        </w:tc>
        <w:tc>
          <w:tcPr>
            <w:tcW w:w="1029" w:type="pct"/>
            <w:vAlign w:val="center"/>
          </w:tcPr>
          <w:p w:rsidR="00693519" w:rsidRPr="00A5746B" w:rsidRDefault="00693519" w:rsidP="00D254EA">
            <w:pPr>
              <w:jc w:val="center"/>
              <w:rPr>
                <w:rFonts w:ascii="Calibri" w:hAnsi="Calibri" w:cs="Calibri"/>
                <w:sz w:val="22"/>
              </w:rPr>
            </w:pPr>
            <w:r w:rsidRPr="00A5746B">
              <w:rPr>
                <w:rFonts w:ascii="Calibri" w:hAnsi="Calibri" w:cs="Calibri"/>
                <w:sz w:val="22"/>
              </w:rPr>
              <w:t>0,0001</w:t>
            </w:r>
          </w:p>
        </w:tc>
        <w:tc>
          <w:tcPr>
            <w:tcW w:w="653" w:type="pct"/>
            <w:vAlign w:val="center"/>
          </w:tcPr>
          <w:p w:rsidR="00693519" w:rsidRPr="00A5746B" w:rsidRDefault="00693519" w:rsidP="00D254EA">
            <w:pPr>
              <w:jc w:val="center"/>
              <w:rPr>
                <w:sz w:val="20"/>
                <w:szCs w:val="20"/>
              </w:rPr>
            </w:pPr>
            <w:r w:rsidRPr="00A5746B">
              <w:rPr>
                <w:sz w:val="20"/>
                <w:szCs w:val="20"/>
              </w:rPr>
              <w:t>1,4</w:t>
            </w:r>
          </w:p>
        </w:tc>
      </w:tr>
      <w:tr w:rsidR="00693519" w:rsidRPr="00A5746B" w:rsidTr="00D254EA">
        <w:trPr>
          <w:cantSplit/>
        </w:trPr>
        <w:tc>
          <w:tcPr>
            <w:tcW w:w="254" w:type="pct"/>
            <w:shd w:val="clear" w:color="auto" w:fill="auto"/>
            <w:vAlign w:val="center"/>
          </w:tcPr>
          <w:p w:rsidR="00693519" w:rsidRPr="00A5746B" w:rsidRDefault="00693519" w:rsidP="003B51AE">
            <w:pPr>
              <w:pStyle w:val="ab"/>
              <w:jc w:val="center"/>
              <w:rPr>
                <w:sz w:val="22"/>
                <w:szCs w:val="22"/>
              </w:rPr>
            </w:pPr>
            <w:r w:rsidRPr="00A5746B">
              <w:rPr>
                <w:sz w:val="22"/>
                <w:szCs w:val="22"/>
              </w:rPr>
              <w:t>8</w:t>
            </w:r>
          </w:p>
        </w:tc>
        <w:tc>
          <w:tcPr>
            <w:tcW w:w="1770" w:type="pct"/>
            <w:shd w:val="clear" w:color="auto" w:fill="auto"/>
            <w:vAlign w:val="center"/>
          </w:tcPr>
          <w:p w:rsidR="00693519" w:rsidRPr="00A5746B" w:rsidRDefault="00693519" w:rsidP="003B51AE">
            <w:pPr>
              <w:jc w:val="center"/>
              <w:rPr>
                <w:sz w:val="22"/>
              </w:rPr>
            </w:pPr>
            <w:r w:rsidRPr="00A5746B">
              <w:rPr>
                <w:sz w:val="22"/>
              </w:rPr>
              <w:t>Котельная (д.Бачумово, ул. Школьная, 17а)</w:t>
            </w:r>
          </w:p>
        </w:tc>
        <w:tc>
          <w:tcPr>
            <w:tcW w:w="608" w:type="pct"/>
            <w:vAlign w:val="center"/>
          </w:tcPr>
          <w:p w:rsidR="00693519" w:rsidRPr="00A5746B" w:rsidRDefault="00693519" w:rsidP="00D254EA">
            <w:pPr>
              <w:jc w:val="center"/>
              <w:rPr>
                <w:rFonts w:ascii="Calibri" w:hAnsi="Calibri" w:cs="Calibri"/>
                <w:sz w:val="22"/>
              </w:rPr>
            </w:pPr>
            <w:r w:rsidRPr="00A5746B">
              <w:rPr>
                <w:rFonts w:ascii="Calibri" w:hAnsi="Calibri" w:cs="Calibri"/>
                <w:sz w:val="22"/>
              </w:rPr>
              <w:t>0,289</w:t>
            </w:r>
          </w:p>
        </w:tc>
        <w:tc>
          <w:tcPr>
            <w:tcW w:w="686" w:type="pct"/>
            <w:vAlign w:val="center"/>
          </w:tcPr>
          <w:p w:rsidR="00693519" w:rsidRPr="00A5746B" w:rsidRDefault="00693519" w:rsidP="00D254EA">
            <w:pPr>
              <w:jc w:val="center"/>
              <w:rPr>
                <w:rFonts w:ascii="Calibri" w:hAnsi="Calibri" w:cs="Calibri"/>
                <w:sz w:val="22"/>
              </w:rPr>
            </w:pPr>
            <w:r w:rsidRPr="00A5746B">
              <w:rPr>
                <w:rFonts w:ascii="Calibri" w:hAnsi="Calibri" w:cs="Calibri"/>
                <w:sz w:val="22"/>
              </w:rPr>
              <w:t>0,0171</w:t>
            </w:r>
          </w:p>
        </w:tc>
        <w:tc>
          <w:tcPr>
            <w:tcW w:w="1029" w:type="pct"/>
            <w:vAlign w:val="center"/>
          </w:tcPr>
          <w:p w:rsidR="00693519" w:rsidRPr="00A5746B" w:rsidRDefault="00693519" w:rsidP="00D254EA">
            <w:pPr>
              <w:jc w:val="center"/>
              <w:rPr>
                <w:rFonts w:ascii="Calibri" w:hAnsi="Calibri" w:cs="Calibri"/>
                <w:sz w:val="22"/>
              </w:rPr>
            </w:pPr>
            <w:r w:rsidRPr="00A5746B">
              <w:rPr>
                <w:rFonts w:ascii="Calibri" w:hAnsi="Calibri" w:cs="Calibri"/>
                <w:sz w:val="22"/>
              </w:rPr>
              <w:t>0,0007</w:t>
            </w:r>
          </w:p>
        </w:tc>
        <w:tc>
          <w:tcPr>
            <w:tcW w:w="653" w:type="pct"/>
            <w:vAlign w:val="center"/>
          </w:tcPr>
          <w:p w:rsidR="00693519" w:rsidRPr="00A5746B" w:rsidRDefault="00693519" w:rsidP="00D254EA">
            <w:pPr>
              <w:jc w:val="center"/>
              <w:rPr>
                <w:sz w:val="20"/>
                <w:szCs w:val="20"/>
              </w:rPr>
            </w:pPr>
            <w:r w:rsidRPr="00A5746B">
              <w:rPr>
                <w:sz w:val="20"/>
                <w:szCs w:val="20"/>
              </w:rPr>
              <w:t>6,1</w:t>
            </w:r>
          </w:p>
        </w:tc>
      </w:tr>
      <w:tr w:rsidR="00693519" w:rsidRPr="00A5746B" w:rsidTr="00D254EA">
        <w:trPr>
          <w:cantSplit/>
        </w:trPr>
        <w:tc>
          <w:tcPr>
            <w:tcW w:w="254" w:type="pct"/>
            <w:shd w:val="clear" w:color="auto" w:fill="auto"/>
            <w:vAlign w:val="center"/>
          </w:tcPr>
          <w:p w:rsidR="00693519" w:rsidRPr="00A5746B" w:rsidRDefault="00693519" w:rsidP="003B51AE">
            <w:pPr>
              <w:pStyle w:val="ab"/>
              <w:jc w:val="center"/>
              <w:rPr>
                <w:sz w:val="22"/>
                <w:szCs w:val="22"/>
              </w:rPr>
            </w:pPr>
            <w:r w:rsidRPr="00A5746B">
              <w:rPr>
                <w:sz w:val="22"/>
                <w:szCs w:val="22"/>
              </w:rPr>
              <w:t>9</w:t>
            </w:r>
          </w:p>
        </w:tc>
        <w:tc>
          <w:tcPr>
            <w:tcW w:w="1770" w:type="pct"/>
            <w:shd w:val="clear" w:color="auto" w:fill="auto"/>
            <w:vAlign w:val="center"/>
          </w:tcPr>
          <w:p w:rsidR="00693519" w:rsidRPr="00A5746B" w:rsidRDefault="00693519" w:rsidP="003B51AE">
            <w:pPr>
              <w:jc w:val="center"/>
              <w:rPr>
                <w:sz w:val="22"/>
              </w:rPr>
            </w:pPr>
            <w:r w:rsidRPr="00A5746B">
              <w:rPr>
                <w:sz w:val="22"/>
              </w:rPr>
              <w:t>Котельная (д. Ворца, ул. Чапае</w:t>
            </w:r>
            <w:r w:rsidRPr="00A5746B">
              <w:rPr>
                <w:sz w:val="22"/>
              </w:rPr>
              <w:t>в</w:t>
            </w:r>
            <w:r w:rsidRPr="00A5746B">
              <w:rPr>
                <w:sz w:val="22"/>
              </w:rPr>
              <w:t>ская, 66)</w:t>
            </w:r>
          </w:p>
        </w:tc>
        <w:tc>
          <w:tcPr>
            <w:tcW w:w="608" w:type="pct"/>
            <w:vAlign w:val="center"/>
          </w:tcPr>
          <w:p w:rsidR="00693519" w:rsidRPr="00A5746B" w:rsidRDefault="00693519" w:rsidP="00D254EA">
            <w:pPr>
              <w:jc w:val="center"/>
              <w:rPr>
                <w:rFonts w:ascii="Calibri" w:hAnsi="Calibri" w:cs="Calibri"/>
                <w:sz w:val="22"/>
              </w:rPr>
            </w:pPr>
            <w:r w:rsidRPr="00A5746B">
              <w:rPr>
                <w:rFonts w:ascii="Calibri" w:hAnsi="Calibri" w:cs="Calibri"/>
                <w:sz w:val="22"/>
              </w:rPr>
              <w:t>0,306</w:t>
            </w:r>
          </w:p>
        </w:tc>
        <w:tc>
          <w:tcPr>
            <w:tcW w:w="686" w:type="pct"/>
            <w:vAlign w:val="center"/>
          </w:tcPr>
          <w:p w:rsidR="00693519" w:rsidRPr="00A5746B" w:rsidRDefault="00693519" w:rsidP="00D254EA">
            <w:pPr>
              <w:jc w:val="center"/>
              <w:rPr>
                <w:rFonts w:ascii="Calibri" w:hAnsi="Calibri" w:cs="Calibri"/>
                <w:sz w:val="22"/>
              </w:rPr>
            </w:pPr>
            <w:r w:rsidRPr="00A5746B">
              <w:rPr>
                <w:rFonts w:ascii="Calibri" w:hAnsi="Calibri" w:cs="Calibri"/>
                <w:sz w:val="22"/>
              </w:rPr>
              <w:t>0,0118</w:t>
            </w:r>
          </w:p>
        </w:tc>
        <w:tc>
          <w:tcPr>
            <w:tcW w:w="1029" w:type="pct"/>
            <w:vAlign w:val="center"/>
          </w:tcPr>
          <w:p w:rsidR="00693519" w:rsidRPr="00A5746B" w:rsidRDefault="00693519" w:rsidP="00D254EA">
            <w:pPr>
              <w:jc w:val="center"/>
              <w:rPr>
                <w:rFonts w:ascii="Calibri" w:hAnsi="Calibri" w:cs="Calibri"/>
                <w:sz w:val="22"/>
              </w:rPr>
            </w:pPr>
            <w:r w:rsidRPr="00A5746B">
              <w:rPr>
                <w:rFonts w:ascii="Calibri" w:hAnsi="Calibri" w:cs="Calibri"/>
                <w:sz w:val="22"/>
              </w:rPr>
              <w:t>0,0002</w:t>
            </w:r>
          </w:p>
        </w:tc>
        <w:tc>
          <w:tcPr>
            <w:tcW w:w="653" w:type="pct"/>
            <w:vAlign w:val="center"/>
          </w:tcPr>
          <w:p w:rsidR="00693519" w:rsidRPr="00A5746B" w:rsidRDefault="00693519" w:rsidP="00D254EA">
            <w:pPr>
              <w:jc w:val="center"/>
              <w:rPr>
                <w:sz w:val="20"/>
                <w:szCs w:val="20"/>
              </w:rPr>
            </w:pPr>
            <w:r w:rsidRPr="00A5746B">
              <w:rPr>
                <w:sz w:val="20"/>
                <w:szCs w:val="20"/>
              </w:rPr>
              <w:t>3,9</w:t>
            </w:r>
          </w:p>
        </w:tc>
      </w:tr>
      <w:tr w:rsidR="00693519" w:rsidRPr="00A5746B" w:rsidTr="00D254EA">
        <w:trPr>
          <w:cantSplit/>
        </w:trPr>
        <w:tc>
          <w:tcPr>
            <w:tcW w:w="254" w:type="pct"/>
            <w:shd w:val="clear" w:color="auto" w:fill="auto"/>
            <w:vAlign w:val="center"/>
          </w:tcPr>
          <w:p w:rsidR="00693519" w:rsidRPr="00A5746B" w:rsidRDefault="00693519" w:rsidP="003B51AE">
            <w:pPr>
              <w:pStyle w:val="ab"/>
              <w:jc w:val="center"/>
              <w:rPr>
                <w:sz w:val="22"/>
                <w:szCs w:val="22"/>
              </w:rPr>
            </w:pPr>
            <w:r w:rsidRPr="00A5746B">
              <w:rPr>
                <w:sz w:val="22"/>
                <w:szCs w:val="22"/>
              </w:rPr>
              <w:lastRenderedPageBreak/>
              <w:t>10</w:t>
            </w:r>
          </w:p>
        </w:tc>
        <w:tc>
          <w:tcPr>
            <w:tcW w:w="1770" w:type="pct"/>
            <w:shd w:val="clear" w:color="auto" w:fill="auto"/>
            <w:vAlign w:val="center"/>
          </w:tcPr>
          <w:p w:rsidR="00693519" w:rsidRPr="00A5746B" w:rsidRDefault="00693519" w:rsidP="003B51AE">
            <w:pPr>
              <w:jc w:val="center"/>
              <w:rPr>
                <w:sz w:val="22"/>
              </w:rPr>
            </w:pPr>
            <w:r w:rsidRPr="00A5746B">
              <w:rPr>
                <w:sz w:val="22"/>
              </w:rPr>
              <w:t>Котельная (с.Укан, ул. Советская, 15б)</w:t>
            </w:r>
          </w:p>
        </w:tc>
        <w:tc>
          <w:tcPr>
            <w:tcW w:w="608" w:type="pct"/>
            <w:vAlign w:val="center"/>
          </w:tcPr>
          <w:p w:rsidR="00693519" w:rsidRPr="00A5746B" w:rsidRDefault="00693519" w:rsidP="00D254EA">
            <w:pPr>
              <w:jc w:val="center"/>
              <w:rPr>
                <w:rFonts w:ascii="Calibri" w:hAnsi="Calibri" w:cs="Calibri"/>
                <w:sz w:val="22"/>
              </w:rPr>
            </w:pPr>
            <w:r w:rsidRPr="00A5746B">
              <w:rPr>
                <w:rFonts w:ascii="Calibri" w:hAnsi="Calibri" w:cs="Calibri"/>
                <w:sz w:val="22"/>
              </w:rPr>
              <w:t>0,305</w:t>
            </w:r>
          </w:p>
        </w:tc>
        <w:tc>
          <w:tcPr>
            <w:tcW w:w="686" w:type="pct"/>
            <w:vAlign w:val="center"/>
          </w:tcPr>
          <w:p w:rsidR="00693519" w:rsidRPr="00A5746B" w:rsidRDefault="00693519" w:rsidP="00D254EA">
            <w:pPr>
              <w:jc w:val="center"/>
              <w:rPr>
                <w:rFonts w:ascii="Calibri" w:hAnsi="Calibri" w:cs="Calibri"/>
                <w:sz w:val="22"/>
              </w:rPr>
            </w:pPr>
            <w:r w:rsidRPr="00A5746B">
              <w:rPr>
                <w:rFonts w:ascii="Calibri" w:hAnsi="Calibri" w:cs="Calibri"/>
                <w:sz w:val="22"/>
              </w:rPr>
              <w:t>0,0094</w:t>
            </w:r>
          </w:p>
        </w:tc>
        <w:tc>
          <w:tcPr>
            <w:tcW w:w="1029" w:type="pct"/>
            <w:vAlign w:val="center"/>
          </w:tcPr>
          <w:p w:rsidR="00693519" w:rsidRPr="00A5746B" w:rsidRDefault="00693519" w:rsidP="00D254EA">
            <w:pPr>
              <w:jc w:val="center"/>
              <w:rPr>
                <w:rFonts w:ascii="Calibri" w:hAnsi="Calibri" w:cs="Calibri"/>
                <w:sz w:val="22"/>
              </w:rPr>
            </w:pPr>
            <w:r w:rsidRPr="00A5746B">
              <w:rPr>
                <w:rFonts w:ascii="Calibri" w:hAnsi="Calibri" w:cs="Calibri"/>
                <w:sz w:val="22"/>
              </w:rPr>
              <w:t>0,0002</w:t>
            </w:r>
          </w:p>
        </w:tc>
        <w:tc>
          <w:tcPr>
            <w:tcW w:w="653" w:type="pct"/>
            <w:vAlign w:val="center"/>
          </w:tcPr>
          <w:p w:rsidR="00693519" w:rsidRPr="00A5746B" w:rsidRDefault="00693519" w:rsidP="00D254EA">
            <w:pPr>
              <w:jc w:val="center"/>
              <w:rPr>
                <w:sz w:val="20"/>
                <w:szCs w:val="20"/>
              </w:rPr>
            </w:pPr>
            <w:r w:rsidRPr="00A5746B">
              <w:rPr>
                <w:sz w:val="20"/>
                <w:szCs w:val="20"/>
              </w:rPr>
              <w:t>3,1</w:t>
            </w:r>
          </w:p>
        </w:tc>
      </w:tr>
      <w:tr w:rsidR="00693519" w:rsidRPr="00A5746B" w:rsidTr="00D254EA">
        <w:trPr>
          <w:cantSplit/>
        </w:trPr>
        <w:tc>
          <w:tcPr>
            <w:tcW w:w="254" w:type="pct"/>
            <w:shd w:val="clear" w:color="auto" w:fill="auto"/>
            <w:vAlign w:val="center"/>
          </w:tcPr>
          <w:p w:rsidR="00693519" w:rsidRPr="00A5746B" w:rsidRDefault="00693519" w:rsidP="003B51AE">
            <w:pPr>
              <w:pStyle w:val="ab"/>
              <w:jc w:val="center"/>
              <w:rPr>
                <w:sz w:val="22"/>
                <w:szCs w:val="22"/>
              </w:rPr>
            </w:pPr>
            <w:r w:rsidRPr="00A5746B">
              <w:rPr>
                <w:sz w:val="22"/>
                <w:szCs w:val="22"/>
              </w:rPr>
              <w:t>11</w:t>
            </w:r>
          </w:p>
        </w:tc>
        <w:tc>
          <w:tcPr>
            <w:tcW w:w="1770" w:type="pct"/>
            <w:shd w:val="clear" w:color="auto" w:fill="auto"/>
            <w:vAlign w:val="center"/>
          </w:tcPr>
          <w:p w:rsidR="00693519" w:rsidRPr="00A5746B" w:rsidRDefault="00693519" w:rsidP="003B51AE">
            <w:pPr>
              <w:jc w:val="center"/>
              <w:rPr>
                <w:sz w:val="22"/>
              </w:rPr>
            </w:pPr>
            <w:r w:rsidRPr="00A5746B">
              <w:rPr>
                <w:sz w:val="22"/>
              </w:rPr>
              <w:t>Котельная (п. Яр, ул. Ворошилова, 10ж)</w:t>
            </w:r>
          </w:p>
        </w:tc>
        <w:tc>
          <w:tcPr>
            <w:tcW w:w="608" w:type="pct"/>
            <w:vAlign w:val="center"/>
          </w:tcPr>
          <w:p w:rsidR="00693519" w:rsidRPr="00A5746B" w:rsidRDefault="00693519" w:rsidP="00D254EA">
            <w:pPr>
              <w:jc w:val="center"/>
              <w:rPr>
                <w:rFonts w:ascii="Calibri" w:hAnsi="Calibri" w:cs="Calibri"/>
                <w:sz w:val="22"/>
              </w:rPr>
            </w:pPr>
            <w:r w:rsidRPr="00A5746B">
              <w:rPr>
                <w:rFonts w:ascii="Calibri" w:hAnsi="Calibri" w:cs="Calibri"/>
                <w:sz w:val="22"/>
              </w:rPr>
              <w:t>1,172</w:t>
            </w:r>
          </w:p>
        </w:tc>
        <w:tc>
          <w:tcPr>
            <w:tcW w:w="686" w:type="pct"/>
            <w:vAlign w:val="center"/>
          </w:tcPr>
          <w:p w:rsidR="00693519" w:rsidRPr="00A5746B" w:rsidRDefault="00D254EA" w:rsidP="00D254EA">
            <w:pPr>
              <w:jc w:val="center"/>
              <w:rPr>
                <w:rFonts w:ascii="Calibri" w:hAnsi="Calibri" w:cs="Calibri"/>
                <w:sz w:val="22"/>
              </w:rPr>
            </w:pPr>
            <w:r w:rsidRPr="00A5746B">
              <w:rPr>
                <w:rFonts w:ascii="Calibri" w:hAnsi="Calibri" w:cs="Calibri"/>
                <w:sz w:val="22"/>
              </w:rPr>
              <w:t>-</w:t>
            </w:r>
          </w:p>
        </w:tc>
        <w:tc>
          <w:tcPr>
            <w:tcW w:w="1029" w:type="pct"/>
            <w:vAlign w:val="center"/>
          </w:tcPr>
          <w:p w:rsidR="00693519" w:rsidRPr="00A5746B" w:rsidRDefault="00D254EA" w:rsidP="00D254EA">
            <w:pPr>
              <w:jc w:val="center"/>
              <w:rPr>
                <w:rFonts w:ascii="Calibri" w:hAnsi="Calibri" w:cs="Calibri"/>
                <w:sz w:val="22"/>
              </w:rPr>
            </w:pPr>
            <w:r w:rsidRPr="00A5746B">
              <w:rPr>
                <w:rFonts w:ascii="Calibri" w:hAnsi="Calibri" w:cs="Calibri"/>
                <w:sz w:val="22"/>
              </w:rPr>
              <w:t>-</w:t>
            </w:r>
          </w:p>
        </w:tc>
        <w:tc>
          <w:tcPr>
            <w:tcW w:w="653" w:type="pct"/>
            <w:vAlign w:val="center"/>
          </w:tcPr>
          <w:p w:rsidR="00693519" w:rsidRPr="00A5746B" w:rsidRDefault="00D254EA" w:rsidP="00D254EA">
            <w:pPr>
              <w:jc w:val="center"/>
              <w:rPr>
                <w:sz w:val="20"/>
                <w:szCs w:val="20"/>
              </w:rPr>
            </w:pPr>
            <w:r w:rsidRPr="00A5746B">
              <w:rPr>
                <w:sz w:val="20"/>
                <w:szCs w:val="20"/>
              </w:rPr>
              <w:t>-</w:t>
            </w:r>
          </w:p>
        </w:tc>
      </w:tr>
      <w:tr w:rsidR="00693519" w:rsidRPr="00A5746B" w:rsidTr="00D254EA">
        <w:trPr>
          <w:cantSplit/>
        </w:trPr>
        <w:tc>
          <w:tcPr>
            <w:tcW w:w="254" w:type="pct"/>
            <w:shd w:val="clear" w:color="auto" w:fill="auto"/>
            <w:vAlign w:val="center"/>
          </w:tcPr>
          <w:p w:rsidR="00693519" w:rsidRPr="00A5746B" w:rsidRDefault="00693519" w:rsidP="003B51AE">
            <w:pPr>
              <w:pStyle w:val="ab"/>
              <w:jc w:val="center"/>
              <w:rPr>
                <w:sz w:val="22"/>
                <w:szCs w:val="22"/>
              </w:rPr>
            </w:pPr>
            <w:r w:rsidRPr="00A5746B">
              <w:rPr>
                <w:sz w:val="22"/>
                <w:szCs w:val="22"/>
              </w:rPr>
              <w:t>12</w:t>
            </w:r>
          </w:p>
        </w:tc>
        <w:tc>
          <w:tcPr>
            <w:tcW w:w="1770" w:type="pct"/>
            <w:shd w:val="clear" w:color="auto" w:fill="auto"/>
            <w:vAlign w:val="center"/>
          </w:tcPr>
          <w:p w:rsidR="00693519" w:rsidRPr="00A5746B" w:rsidRDefault="00693519" w:rsidP="003B51AE">
            <w:pPr>
              <w:jc w:val="center"/>
              <w:rPr>
                <w:sz w:val="22"/>
              </w:rPr>
            </w:pPr>
            <w:r w:rsidRPr="00A5746B">
              <w:rPr>
                <w:sz w:val="22"/>
              </w:rPr>
              <w:t>Котельная (д.Бармашур, ул. С</w:t>
            </w:r>
            <w:r w:rsidRPr="00A5746B">
              <w:rPr>
                <w:sz w:val="22"/>
              </w:rPr>
              <w:t>о</w:t>
            </w:r>
            <w:r w:rsidRPr="00A5746B">
              <w:rPr>
                <w:sz w:val="22"/>
              </w:rPr>
              <w:t>ветская, 42а)</w:t>
            </w:r>
          </w:p>
        </w:tc>
        <w:tc>
          <w:tcPr>
            <w:tcW w:w="608" w:type="pct"/>
            <w:vAlign w:val="center"/>
          </w:tcPr>
          <w:p w:rsidR="00693519" w:rsidRPr="00A5746B" w:rsidRDefault="00693519" w:rsidP="00D254EA">
            <w:pPr>
              <w:jc w:val="center"/>
              <w:rPr>
                <w:rFonts w:ascii="Calibri" w:hAnsi="Calibri" w:cs="Calibri"/>
                <w:sz w:val="22"/>
              </w:rPr>
            </w:pPr>
            <w:r w:rsidRPr="00A5746B">
              <w:rPr>
                <w:rFonts w:ascii="Calibri" w:hAnsi="Calibri" w:cs="Calibri"/>
                <w:sz w:val="22"/>
              </w:rPr>
              <w:t>0,254</w:t>
            </w:r>
          </w:p>
        </w:tc>
        <w:tc>
          <w:tcPr>
            <w:tcW w:w="686" w:type="pct"/>
            <w:vAlign w:val="center"/>
          </w:tcPr>
          <w:p w:rsidR="00693519" w:rsidRPr="00A5746B" w:rsidRDefault="00693519" w:rsidP="00D254EA">
            <w:pPr>
              <w:jc w:val="center"/>
              <w:rPr>
                <w:rFonts w:ascii="Calibri" w:hAnsi="Calibri" w:cs="Calibri"/>
                <w:sz w:val="22"/>
              </w:rPr>
            </w:pPr>
            <w:r w:rsidRPr="00A5746B">
              <w:rPr>
                <w:rFonts w:ascii="Calibri" w:hAnsi="Calibri" w:cs="Calibri"/>
                <w:sz w:val="22"/>
              </w:rPr>
              <w:t>0,0231</w:t>
            </w:r>
          </w:p>
        </w:tc>
        <w:tc>
          <w:tcPr>
            <w:tcW w:w="1029" w:type="pct"/>
            <w:vAlign w:val="center"/>
          </w:tcPr>
          <w:p w:rsidR="00693519" w:rsidRPr="00A5746B" w:rsidRDefault="00693519" w:rsidP="00D254EA">
            <w:pPr>
              <w:jc w:val="center"/>
              <w:rPr>
                <w:rFonts w:ascii="Calibri" w:hAnsi="Calibri" w:cs="Calibri"/>
                <w:sz w:val="22"/>
              </w:rPr>
            </w:pPr>
            <w:r w:rsidRPr="00A5746B">
              <w:rPr>
                <w:rFonts w:ascii="Calibri" w:hAnsi="Calibri" w:cs="Calibri"/>
                <w:sz w:val="22"/>
              </w:rPr>
              <w:t>0,0007</w:t>
            </w:r>
          </w:p>
        </w:tc>
        <w:tc>
          <w:tcPr>
            <w:tcW w:w="653" w:type="pct"/>
            <w:vAlign w:val="center"/>
          </w:tcPr>
          <w:p w:rsidR="00693519" w:rsidRPr="00A5746B" w:rsidRDefault="00693519" w:rsidP="00D254EA">
            <w:pPr>
              <w:jc w:val="center"/>
              <w:rPr>
                <w:sz w:val="20"/>
                <w:szCs w:val="20"/>
              </w:rPr>
            </w:pPr>
            <w:r w:rsidRPr="00A5746B">
              <w:rPr>
                <w:sz w:val="20"/>
                <w:szCs w:val="20"/>
              </w:rPr>
              <w:t>9,4</w:t>
            </w:r>
          </w:p>
        </w:tc>
      </w:tr>
      <w:tr w:rsidR="00D254EA" w:rsidRPr="00A5746B" w:rsidTr="00D254EA">
        <w:trPr>
          <w:cantSplit/>
        </w:trPr>
        <w:tc>
          <w:tcPr>
            <w:tcW w:w="254" w:type="pct"/>
            <w:shd w:val="clear" w:color="auto" w:fill="auto"/>
            <w:vAlign w:val="center"/>
          </w:tcPr>
          <w:p w:rsidR="00D254EA" w:rsidRPr="00A5746B" w:rsidRDefault="00D254EA" w:rsidP="003B51AE">
            <w:pPr>
              <w:pStyle w:val="ab"/>
              <w:jc w:val="center"/>
              <w:rPr>
                <w:sz w:val="22"/>
                <w:szCs w:val="22"/>
              </w:rPr>
            </w:pPr>
            <w:r w:rsidRPr="00A5746B">
              <w:rPr>
                <w:sz w:val="22"/>
                <w:szCs w:val="22"/>
              </w:rPr>
              <w:t>13</w:t>
            </w:r>
          </w:p>
        </w:tc>
        <w:tc>
          <w:tcPr>
            <w:tcW w:w="1770" w:type="pct"/>
            <w:shd w:val="clear" w:color="auto" w:fill="auto"/>
            <w:vAlign w:val="center"/>
          </w:tcPr>
          <w:p w:rsidR="00D254EA" w:rsidRPr="00A5746B" w:rsidRDefault="00D254EA" w:rsidP="003B51AE">
            <w:pPr>
              <w:jc w:val="center"/>
              <w:rPr>
                <w:sz w:val="22"/>
              </w:rPr>
            </w:pPr>
            <w:r w:rsidRPr="00A5746B">
              <w:rPr>
                <w:sz w:val="22"/>
              </w:rPr>
              <w:t>Котельная (п.Яр, ул. Вокзальная, 21Б)</w:t>
            </w:r>
          </w:p>
        </w:tc>
        <w:tc>
          <w:tcPr>
            <w:tcW w:w="608" w:type="pct"/>
            <w:vAlign w:val="center"/>
          </w:tcPr>
          <w:p w:rsidR="00D254EA" w:rsidRPr="00A5746B" w:rsidRDefault="00D254EA" w:rsidP="00D254EA">
            <w:pPr>
              <w:jc w:val="center"/>
              <w:rPr>
                <w:rFonts w:ascii="Calibri" w:hAnsi="Calibri" w:cs="Calibri"/>
                <w:sz w:val="22"/>
              </w:rPr>
            </w:pPr>
            <w:r w:rsidRPr="00A5746B">
              <w:rPr>
                <w:rFonts w:ascii="Calibri" w:hAnsi="Calibri" w:cs="Calibri"/>
                <w:sz w:val="22"/>
              </w:rPr>
              <w:t>0,03</w:t>
            </w:r>
          </w:p>
        </w:tc>
        <w:tc>
          <w:tcPr>
            <w:tcW w:w="686" w:type="pct"/>
            <w:vAlign w:val="center"/>
          </w:tcPr>
          <w:p w:rsidR="00D254EA" w:rsidRPr="00A5746B" w:rsidRDefault="00D254EA" w:rsidP="007B0B93">
            <w:pPr>
              <w:jc w:val="center"/>
              <w:rPr>
                <w:rFonts w:ascii="Calibri" w:hAnsi="Calibri" w:cs="Calibri"/>
                <w:sz w:val="22"/>
              </w:rPr>
            </w:pPr>
            <w:r w:rsidRPr="00A5746B">
              <w:rPr>
                <w:rFonts w:ascii="Calibri" w:hAnsi="Calibri" w:cs="Calibri"/>
                <w:sz w:val="22"/>
              </w:rPr>
              <w:t>-</w:t>
            </w:r>
          </w:p>
        </w:tc>
        <w:tc>
          <w:tcPr>
            <w:tcW w:w="1029" w:type="pct"/>
            <w:vAlign w:val="center"/>
          </w:tcPr>
          <w:p w:rsidR="00D254EA" w:rsidRPr="00A5746B" w:rsidRDefault="00D254EA" w:rsidP="007B0B93">
            <w:pPr>
              <w:jc w:val="center"/>
              <w:rPr>
                <w:rFonts w:ascii="Calibri" w:hAnsi="Calibri" w:cs="Calibri"/>
                <w:sz w:val="22"/>
              </w:rPr>
            </w:pPr>
            <w:r w:rsidRPr="00A5746B">
              <w:rPr>
                <w:rFonts w:ascii="Calibri" w:hAnsi="Calibri" w:cs="Calibri"/>
                <w:sz w:val="22"/>
              </w:rPr>
              <w:t>-</w:t>
            </w:r>
          </w:p>
        </w:tc>
        <w:tc>
          <w:tcPr>
            <w:tcW w:w="653" w:type="pct"/>
            <w:vAlign w:val="center"/>
          </w:tcPr>
          <w:p w:rsidR="00D254EA" w:rsidRPr="00A5746B" w:rsidRDefault="00D254EA" w:rsidP="007B0B93">
            <w:pPr>
              <w:jc w:val="center"/>
              <w:rPr>
                <w:sz w:val="20"/>
                <w:szCs w:val="20"/>
              </w:rPr>
            </w:pPr>
            <w:r w:rsidRPr="00A5746B">
              <w:rPr>
                <w:sz w:val="20"/>
                <w:szCs w:val="20"/>
              </w:rPr>
              <w:t>-</w:t>
            </w:r>
          </w:p>
        </w:tc>
      </w:tr>
      <w:tr w:rsidR="00D254EA" w:rsidRPr="00A5746B" w:rsidTr="00D254EA">
        <w:trPr>
          <w:cantSplit/>
        </w:trPr>
        <w:tc>
          <w:tcPr>
            <w:tcW w:w="254" w:type="pct"/>
            <w:shd w:val="clear" w:color="auto" w:fill="auto"/>
            <w:vAlign w:val="center"/>
          </w:tcPr>
          <w:p w:rsidR="00D254EA" w:rsidRPr="00A5746B" w:rsidRDefault="00D254EA" w:rsidP="003B51AE">
            <w:pPr>
              <w:pStyle w:val="ab"/>
              <w:jc w:val="center"/>
              <w:rPr>
                <w:sz w:val="22"/>
                <w:szCs w:val="22"/>
              </w:rPr>
            </w:pPr>
            <w:r w:rsidRPr="00A5746B">
              <w:rPr>
                <w:sz w:val="22"/>
                <w:szCs w:val="22"/>
              </w:rPr>
              <w:t>14</w:t>
            </w:r>
          </w:p>
        </w:tc>
        <w:tc>
          <w:tcPr>
            <w:tcW w:w="1770" w:type="pct"/>
            <w:shd w:val="clear" w:color="auto" w:fill="auto"/>
            <w:vAlign w:val="center"/>
          </w:tcPr>
          <w:p w:rsidR="00D254EA" w:rsidRPr="00A5746B" w:rsidRDefault="00D254EA" w:rsidP="003B51AE">
            <w:pPr>
              <w:jc w:val="center"/>
              <w:rPr>
                <w:sz w:val="22"/>
              </w:rPr>
            </w:pPr>
            <w:r w:rsidRPr="00A5746B">
              <w:rPr>
                <w:sz w:val="22"/>
              </w:rPr>
              <w:t>Котельная (п.Яр, ул. Горького, 23)</w:t>
            </w:r>
          </w:p>
        </w:tc>
        <w:tc>
          <w:tcPr>
            <w:tcW w:w="608" w:type="pct"/>
            <w:vAlign w:val="center"/>
          </w:tcPr>
          <w:p w:rsidR="00D254EA" w:rsidRPr="00A5746B" w:rsidRDefault="00D254EA" w:rsidP="00D254EA">
            <w:pPr>
              <w:jc w:val="center"/>
              <w:rPr>
                <w:rFonts w:ascii="Calibri" w:hAnsi="Calibri" w:cs="Calibri"/>
                <w:sz w:val="22"/>
              </w:rPr>
            </w:pPr>
            <w:r w:rsidRPr="00A5746B">
              <w:rPr>
                <w:rFonts w:ascii="Calibri" w:hAnsi="Calibri" w:cs="Calibri"/>
                <w:sz w:val="22"/>
              </w:rPr>
              <w:t>0,212</w:t>
            </w:r>
          </w:p>
        </w:tc>
        <w:tc>
          <w:tcPr>
            <w:tcW w:w="686" w:type="pct"/>
            <w:vAlign w:val="center"/>
          </w:tcPr>
          <w:p w:rsidR="00D254EA" w:rsidRPr="00A5746B" w:rsidRDefault="00D254EA" w:rsidP="007B0B93">
            <w:pPr>
              <w:jc w:val="center"/>
              <w:rPr>
                <w:rFonts w:ascii="Calibri" w:hAnsi="Calibri" w:cs="Calibri"/>
                <w:sz w:val="22"/>
              </w:rPr>
            </w:pPr>
            <w:r w:rsidRPr="00A5746B">
              <w:rPr>
                <w:rFonts w:ascii="Calibri" w:hAnsi="Calibri" w:cs="Calibri"/>
                <w:sz w:val="22"/>
              </w:rPr>
              <w:t>-</w:t>
            </w:r>
          </w:p>
        </w:tc>
        <w:tc>
          <w:tcPr>
            <w:tcW w:w="1029" w:type="pct"/>
            <w:vAlign w:val="center"/>
          </w:tcPr>
          <w:p w:rsidR="00D254EA" w:rsidRPr="00A5746B" w:rsidRDefault="00D254EA" w:rsidP="007B0B93">
            <w:pPr>
              <w:jc w:val="center"/>
              <w:rPr>
                <w:rFonts w:ascii="Calibri" w:hAnsi="Calibri" w:cs="Calibri"/>
                <w:sz w:val="22"/>
              </w:rPr>
            </w:pPr>
            <w:r w:rsidRPr="00A5746B">
              <w:rPr>
                <w:rFonts w:ascii="Calibri" w:hAnsi="Calibri" w:cs="Calibri"/>
                <w:sz w:val="22"/>
              </w:rPr>
              <w:t>-</w:t>
            </w:r>
          </w:p>
        </w:tc>
        <w:tc>
          <w:tcPr>
            <w:tcW w:w="653" w:type="pct"/>
            <w:vAlign w:val="center"/>
          </w:tcPr>
          <w:p w:rsidR="00D254EA" w:rsidRPr="00A5746B" w:rsidRDefault="00D254EA" w:rsidP="007B0B93">
            <w:pPr>
              <w:jc w:val="center"/>
              <w:rPr>
                <w:sz w:val="20"/>
                <w:szCs w:val="20"/>
              </w:rPr>
            </w:pPr>
            <w:r w:rsidRPr="00A5746B">
              <w:rPr>
                <w:sz w:val="20"/>
                <w:szCs w:val="20"/>
              </w:rPr>
              <w:t>-</w:t>
            </w:r>
          </w:p>
        </w:tc>
      </w:tr>
      <w:tr w:rsidR="00D254EA" w:rsidRPr="00A5746B" w:rsidTr="00D254EA">
        <w:trPr>
          <w:cantSplit/>
        </w:trPr>
        <w:tc>
          <w:tcPr>
            <w:tcW w:w="254" w:type="pct"/>
            <w:shd w:val="clear" w:color="auto" w:fill="auto"/>
            <w:vAlign w:val="center"/>
          </w:tcPr>
          <w:p w:rsidR="00D254EA" w:rsidRPr="00A5746B" w:rsidRDefault="00D254EA" w:rsidP="003B51AE">
            <w:pPr>
              <w:pStyle w:val="ab"/>
              <w:jc w:val="center"/>
              <w:rPr>
                <w:sz w:val="22"/>
                <w:szCs w:val="22"/>
              </w:rPr>
            </w:pPr>
            <w:r w:rsidRPr="00A5746B">
              <w:rPr>
                <w:sz w:val="22"/>
                <w:szCs w:val="22"/>
              </w:rPr>
              <w:t>15</w:t>
            </w:r>
          </w:p>
        </w:tc>
        <w:tc>
          <w:tcPr>
            <w:tcW w:w="1770" w:type="pct"/>
            <w:shd w:val="clear" w:color="auto" w:fill="auto"/>
            <w:vAlign w:val="center"/>
          </w:tcPr>
          <w:p w:rsidR="00D254EA" w:rsidRPr="00A5746B" w:rsidRDefault="00504481" w:rsidP="003B51AE">
            <w:pPr>
              <w:jc w:val="center"/>
              <w:rPr>
                <w:sz w:val="22"/>
              </w:rPr>
            </w:pPr>
            <w:r>
              <w:rPr>
                <w:sz w:val="22"/>
              </w:rPr>
              <w:t>Котельная</w:t>
            </w:r>
            <w:r w:rsidR="00D254EA" w:rsidRPr="00A5746B">
              <w:rPr>
                <w:sz w:val="22"/>
              </w:rPr>
              <w:t xml:space="preserve"> (с.Пудем, ул. Горьк</w:t>
            </w:r>
            <w:r w:rsidR="00D254EA" w:rsidRPr="00A5746B">
              <w:rPr>
                <w:sz w:val="22"/>
              </w:rPr>
              <w:t>о</w:t>
            </w:r>
            <w:r w:rsidR="00D254EA" w:rsidRPr="00A5746B">
              <w:rPr>
                <w:sz w:val="22"/>
              </w:rPr>
              <w:t>го, 49а, А)</w:t>
            </w:r>
          </w:p>
        </w:tc>
        <w:tc>
          <w:tcPr>
            <w:tcW w:w="608" w:type="pct"/>
            <w:vAlign w:val="center"/>
          </w:tcPr>
          <w:p w:rsidR="00D254EA" w:rsidRPr="00A5746B" w:rsidRDefault="00D254EA" w:rsidP="00D254EA">
            <w:pPr>
              <w:jc w:val="center"/>
              <w:rPr>
                <w:rFonts w:ascii="Calibri" w:hAnsi="Calibri" w:cs="Calibri"/>
                <w:sz w:val="22"/>
              </w:rPr>
            </w:pPr>
            <w:r w:rsidRPr="00A5746B">
              <w:rPr>
                <w:rFonts w:ascii="Calibri" w:hAnsi="Calibri" w:cs="Calibri"/>
                <w:sz w:val="22"/>
              </w:rPr>
              <w:t>0,163</w:t>
            </w:r>
          </w:p>
        </w:tc>
        <w:tc>
          <w:tcPr>
            <w:tcW w:w="686" w:type="pct"/>
            <w:vAlign w:val="center"/>
          </w:tcPr>
          <w:p w:rsidR="00D254EA" w:rsidRPr="00A5746B" w:rsidRDefault="00D254EA" w:rsidP="00D254EA">
            <w:pPr>
              <w:jc w:val="center"/>
              <w:rPr>
                <w:sz w:val="20"/>
                <w:szCs w:val="20"/>
              </w:rPr>
            </w:pPr>
            <w:r w:rsidRPr="00A5746B">
              <w:rPr>
                <w:sz w:val="20"/>
                <w:szCs w:val="20"/>
              </w:rPr>
              <w:t>0,0000</w:t>
            </w:r>
          </w:p>
        </w:tc>
        <w:tc>
          <w:tcPr>
            <w:tcW w:w="1029" w:type="pct"/>
            <w:vAlign w:val="center"/>
          </w:tcPr>
          <w:p w:rsidR="00D254EA" w:rsidRPr="00A5746B" w:rsidRDefault="00D254EA" w:rsidP="00D254EA">
            <w:pPr>
              <w:jc w:val="center"/>
              <w:rPr>
                <w:sz w:val="20"/>
                <w:szCs w:val="20"/>
              </w:rPr>
            </w:pPr>
            <w:r w:rsidRPr="00A5746B">
              <w:rPr>
                <w:sz w:val="20"/>
                <w:szCs w:val="20"/>
              </w:rPr>
              <w:t>0,0000</w:t>
            </w:r>
          </w:p>
        </w:tc>
        <w:tc>
          <w:tcPr>
            <w:tcW w:w="653" w:type="pct"/>
            <w:vAlign w:val="center"/>
          </w:tcPr>
          <w:p w:rsidR="00D254EA" w:rsidRPr="00A5746B" w:rsidRDefault="00D254EA" w:rsidP="00D254EA">
            <w:pPr>
              <w:jc w:val="center"/>
              <w:rPr>
                <w:sz w:val="20"/>
                <w:szCs w:val="20"/>
              </w:rPr>
            </w:pPr>
            <w:r w:rsidRPr="00A5746B">
              <w:rPr>
                <w:sz w:val="20"/>
                <w:szCs w:val="20"/>
              </w:rPr>
              <w:t>6,4</w:t>
            </w:r>
          </w:p>
        </w:tc>
      </w:tr>
      <w:tr w:rsidR="00D254EA" w:rsidRPr="00A5746B" w:rsidTr="00D254EA">
        <w:trPr>
          <w:cantSplit/>
        </w:trPr>
        <w:tc>
          <w:tcPr>
            <w:tcW w:w="254" w:type="pct"/>
            <w:shd w:val="clear" w:color="auto" w:fill="auto"/>
            <w:vAlign w:val="center"/>
          </w:tcPr>
          <w:p w:rsidR="00D254EA" w:rsidRPr="00A5746B" w:rsidRDefault="00D254EA" w:rsidP="003B51AE">
            <w:pPr>
              <w:pStyle w:val="ab"/>
              <w:jc w:val="center"/>
              <w:rPr>
                <w:sz w:val="22"/>
                <w:szCs w:val="22"/>
              </w:rPr>
            </w:pPr>
            <w:r w:rsidRPr="00A5746B">
              <w:rPr>
                <w:sz w:val="22"/>
                <w:szCs w:val="22"/>
              </w:rPr>
              <w:t>16</w:t>
            </w:r>
          </w:p>
        </w:tc>
        <w:tc>
          <w:tcPr>
            <w:tcW w:w="1770" w:type="pct"/>
            <w:shd w:val="clear" w:color="auto" w:fill="auto"/>
            <w:vAlign w:val="center"/>
          </w:tcPr>
          <w:p w:rsidR="00D254EA" w:rsidRPr="00A5746B" w:rsidRDefault="00D254EA" w:rsidP="003B51AE">
            <w:pPr>
              <w:jc w:val="center"/>
              <w:rPr>
                <w:sz w:val="22"/>
              </w:rPr>
            </w:pPr>
            <w:r w:rsidRPr="00A5746B">
              <w:rPr>
                <w:sz w:val="22"/>
              </w:rPr>
              <w:t>Котельная (с.Никольское, ул. Центральная, 4)</w:t>
            </w:r>
          </w:p>
        </w:tc>
        <w:tc>
          <w:tcPr>
            <w:tcW w:w="608" w:type="pct"/>
            <w:vAlign w:val="center"/>
          </w:tcPr>
          <w:p w:rsidR="00D254EA" w:rsidRPr="00A5746B" w:rsidRDefault="00D254EA" w:rsidP="00D254EA">
            <w:pPr>
              <w:jc w:val="center"/>
              <w:rPr>
                <w:rFonts w:ascii="Calibri" w:hAnsi="Calibri" w:cs="Calibri"/>
                <w:sz w:val="22"/>
              </w:rPr>
            </w:pPr>
            <w:r w:rsidRPr="00A5746B">
              <w:rPr>
                <w:rFonts w:ascii="Calibri" w:hAnsi="Calibri" w:cs="Calibri"/>
                <w:sz w:val="22"/>
              </w:rPr>
              <w:t>0,135</w:t>
            </w:r>
          </w:p>
        </w:tc>
        <w:tc>
          <w:tcPr>
            <w:tcW w:w="686" w:type="pct"/>
            <w:vAlign w:val="center"/>
          </w:tcPr>
          <w:p w:rsidR="00D254EA" w:rsidRPr="00A5746B" w:rsidRDefault="00D254EA" w:rsidP="00D254EA">
            <w:pPr>
              <w:jc w:val="center"/>
              <w:rPr>
                <w:rFonts w:ascii="Calibri" w:hAnsi="Calibri" w:cs="Calibri"/>
                <w:sz w:val="22"/>
              </w:rPr>
            </w:pPr>
            <w:r w:rsidRPr="00A5746B">
              <w:rPr>
                <w:rFonts w:ascii="Calibri" w:hAnsi="Calibri" w:cs="Calibri"/>
                <w:sz w:val="22"/>
              </w:rPr>
              <w:t>0,0086</w:t>
            </w:r>
          </w:p>
        </w:tc>
        <w:tc>
          <w:tcPr>
            <w:tcW w:w="1029" w:type="pct"/>
            <w:vAlign w:val="center"/>
          </w:tcPr>
          <w:p w:rsidR="00D254EA" w:rsidRPr="00A5746B" w:rsidRDefault="00D254EA" w:rsidP="00D254EA">
            <w:pPr>
              <w:jc w:val="center"/>
              <w:rPr>
                <w:rFonts w:ascii="Calibri" w:hAnsi="Calibri" w:cs="Calibri"/>
                <w:sz w:val="22"/>
              </w:rPr>
            </w:pPr>
            <w:r w:rsidRPr="00A5746B">
              <w:rPr>
                <w:rFonts w:ascii="Calibri" w:hAnsi="Calibri" w:cs="Calibri"/>
                <w:sz w:val="22"/>
              </w:rPr>
              <w:t>0,0003</w:t>
            </w:r>
          </w:p>
        </w:tc>
        <w:tc>
          <w:tcPr>
            <w:tcW w:w="653" w:type="pct"/>
            <w:vAlign w:val="center"/>
          </w:tcPr>
          <w:p w:rsidR="00D254EA" w:rsidRPr="00A5746B" w:rsidRDefault="00D254EA" w:rsidP="00D254EA">
            <w:pPr>
              <w:jc w:val="center"/>
              <w:rPr>
                <w:sz w:val="20"/>
                <w:szCs w:val="20"/>
              </w:rPr>
            </w:pPr>
            <w:r w:rsidRPr="00A5746B">
              <w:rPr>
                <w:sz w:val="20"/>
                <w:szCs w:val="20"/>
              </w:rPr>
              <w:t>6,6</w:t>
            </w:r>
          </w:p>
        </w:tc>
      </w:tr>
      <w:tr w:rsidR="00D254EA" w:rsidRPr="00A5746B" w:rsidTr="00D254EA">
        <w:trPr>
          <w:cantSplit/>
        </w:trPr>
        <w:tc>
          <w:tcPr>
            <w:tcW w:w="254" w:type="pct"/>
            <w:shd w:val="clear" w:color="auto" w:fill="auto"/>
            <w:vAlign w:val="center"/>
          </w:tcPr>
          <w:p w:rsidR="00D254EA" w:rsidRPr="00A5746B" w:rsidRDefault="00D254EA" w:rsidP="003B51AE">
            <w:pPr>
              <w:pStyle w:val="ab"/>
              <w:jc w:val="center"/>
              <w:rPr>
                <w:sz w:val="22"/>
                <w:szCs w:val="22"/>
              </w:rPr>
            </w:pPr>
            <w:r w:rsidRPr="00A5746B">
              <w:rPr>
                <w:sz w:val="22"/>
                <w:szCs w:val="22"/>
              </w:rPr>
              <w:t>17</w:t>
            </w:r>
          </w:p>
        </w:tc>
        <w:tc>
          <w:tcPr>
            <w:tcW w:w="1770" w:type="pct"/>
            <w:shd w:val="clear" w:color="auto" w:fill="auto"/>
            <w:vAlign w:val="center"/>
          </w:tcPr>
          <w:p w:rsidR="00D254EA" w:rsidRPr="00A5746B" w:rsidRDefault="00D254EA" w:rsidP="003B51AE">
            <w:pPr>
              <w:jc w:val="center"/>
              <w:rPr>
                <w:sz w:val="22"/>
              </w:rPr>
            </w:pPr>
            <w:r w:rsidRPr="00A5746B">
              <w:rPr>
                <w:sz w:val="22"/>
              </w:rPr>
              <w:t>Котельная (с.Елово, ул. Школ</w:t>
            </w:r>
            <w:r w:rsidRPr="00A5746B">
              <w:rPr>
                <w:sz w:val="22"/>
              </w:rPr>
              <w:t>ь</w:t>
            </w:r>
            <w:r w:rsidRPr="00A5746B">
              <w:rPr>
                <w:sz w:val="22"/>
              </w:rPr>
              <w:t>ная, 11а)</w:t>
            </w:r>
          </w:p>
        </w:tc>
        <w:tc>
          <w:tcPr>
            <w:tcW w:w="608" w:type="pct"/>
            <w:vAlign w:val="center"/>
          </w:tcPr>
          <w:p w:rsidR="00D254EA" w:rsidRPr="00A5746B" w:rsidRDefault="00D254EA" w:rsidP="00D254EA">
            <w:pPr>
              <w:jc w:val="center"/>
              <w:rPr>
                <w:rFonts w:ascii="Calibri" w:hAnsi="Calibri" w:cs="Calibri"/>
                <w:sz w:val="22"/>
              </w:rPr>
            </w:pPr>
            <w:r w:rsidRPr="00A5746B">
              <w:rPr>
                <w:rFonts w:ascii="Calibri" w:hAnsi="Calibri" w:cs="Calibri"/>
                <w:sz w:val="22"/>
              </w:rPr>
              <w:t>0,116</w:t>
            </w:r>
          </w:p>
        </w:tc>
        <w:tc>
          <w:tcPr>
            <w:tcW w:w="686" w:type="pct"/>
            <w:vAlign w:val="center"/>
          </w:tcPr>
          <w:p w:rsidR="00D254EA" w:rsidRPr="00A5746B" w:rsidRDefault="00D254EA" w:rsidP="00D254EA">
            <w:pPr>
              <w:jc w:val="center"/>
              <w:rPr>
                <w:rFonts w:ascii="Calibri" w:hAnsi="Calibri" w:cs="Calibri"/>
                <w:sz w:val="22"/>
              </w:rPr>
            </w:pPr>
            <w:r w:rsidRPr="00A5746B">
              <w:rPr>
                <w:rFonts w:ascii="Calibri" w:hAnsi="Calibri" w:cs="Calibri"/>
                <w:sz w:val="22"/>
              </w:rPr>
              <w:t>0,0064</w:t>
            </w:r>
          </w:p>
        </w:tc>
        <w:tc>
          <w:tcPr>
            <w:tcW w:w="1029" w:type="pct"/>
            <w:vAlign w:val="center"/>
          </w:tcPr>
          <w:p w:rsidR="00D254EA" w:rsidRPr="00A5746B" w:rsidRDefault="00D254EA" w:rsidP="00D254EA">
            <w:pPr>
              <w:jc w:val="center"/>
              <w:rPr>
                <w:rFonts w:ascii="Calibri" w:hAnsi="Calibri" w:cs="Calibri"/>
                <w:sz w:val="22"/>
              </w:rPr>
            </w:pPr>
            <w:r w:rsidRPr="00A5746B">
              <w:rPr>
                <w:rFonts w:ascii="Calibri" w:hAnsi="Calibri" w:cs="Calibri"/>
                <w:sz w:val="22"/>
              </w:rPr>
              <w:t>0,0003</w:t>
            </w:r>
          </w:p>
        </w:tc>
        <w:tc>
          <w:tcPr>
            <w:tcW w:w="653" w:type="pct"/>
            <w:vAlign w:val="center"/>
          </w:tcPr>
          <w:p w:rsidR="00D254EA" w:rsidRPr="00A5746B" w:rsidRDefault="00D254EA" w:rsidP="00D254EA">
            <w:pPr>
              <w:jc w:val="center"/>
              <w:rPr>
                <w:sz w:val="20"/>
                <w:szCs w:val="20"/>
              </w:rPr>
            </w:pPr>
            <w:r w:rsidRPr="00A5746B">
              <w:rPr>
                <w:sz w:val="20"/>
                <w:szCs w:val="20"/>
              </w:rPr>
              <w:t>5,8</w:t>
            </w:r>
          </w:p>
        </w:tc>
      </w:tr>
      <w:tr w:rsidR="00D254EA" w:rsidRPr="00A5746B" w:rsidTr="00D254EA">
        <w:trPr>
          <w:cantSplit/>
        </w:trPr>
        <w:tc>
          <w:tcPr>
            <w:tcW w:w="254" w:type="pct"/>
            <w:shd w:val="clear" w:color="auto" w:fill="auto"/>
            <w:vAlign w:val="center"/>
          </w:tcPr>
          <w:p w:rsidR="00D254EA" w:rsidRPr="00A5746B" w:rsidRDefault="00D254EA" w:rsidP="003B51AE">
            <w:pPr>
              <w:pStyle w:val="ab"/>
              <w:jc w:val="center"/>
              <w:rPr>
                <w:sz w:val="22"/>
                <w:szCs w:val="22"/>
              </w:rPr>
            </w:pPr>
            <w:r w:rsidRPr="00A5746B">
              <w:rPr>
                <w:sz w:val="22"/>
                <w:szCs w:val="22"/>
              </w:rPr>
              <w:t>18</w:t>
            </w:r>
          </w:p>
        </w:tc>
        <w:tc>
          <w:tcPr>
            <w:tcW w:w="1770" w:type="pct"/>
            <w:shd w:val="clear" w:color="auto" w:fill="auto"/>
            <w:vAlign w:val="center"/>
          </w:tcPr>
          <w:p w:rsidR="00D254EA" w:rsidRPr="00A5746B" w:rsidRDefault="00D254EA" w:rsidP="003B51AE">
            <w:pPr>
              <w:jc w:val="center"/>
              <w:rPr>
                <w:sz w:val="22"/>
              </w:rPr>
            </w:pPr>
            <w:r w:rsidRPr="00A5746B">
              <w:rPr>
                <w:sz w:val="22"/>
              </w:rPr>
              <w:t>Котельная (п.Яр, ул. Пролета</w:t>
            </w:r>
            <w:r w:rsidRPr="00A5746B">
              <w:rPr>
                <w:sz w:val="22"/>
              </w:rPr>
              <w:t>р</w:t>
            </w:r>
            <w:r w:rsidRPr="00A5746B">
              <w:rPr>
                <w:sz w:val="22"/>
              </w:rPr>
              <w:t>ская, 14)</w:t>
            </w:r>
          </w:p>
        </w:tc>
        <w:tc>
          <w:tcPr>
            <w:tcW w:w="608" w:type="pct"/>
            <w:vAlign w:val="center"/>
          </w:tcPr>
          <w:p w:rsidR="00D254EA" w:rsidRPr="00A5746B" w:rsidRDefault="00D254EA" w:rsidP="00D254EA">
            <w:pPr>
              <w:jc w:val="center"/>
              <w:rPr>
                <w:rFonts w:ascii="Calibri" w:hAnsi="Calibri" w:cs="Calibri"/>
                <w:sz w:val="22"/>
              </w:rPr>
            </w:pPr>
            <w:r w:rsidRPr="00A5746B">
              <w:rPr>
                <w:rFonts w:ascii="Calibri" w:hAnsi="Calibri" w:cs="Calibri"/>
                <w:sz w:val="22"/>
              </w:rPr>
              <w:t>0,041</w:t>
            </w:r>
          </w:p>
        </w:tc>
        <w:tc>
          <w:tcPr>
            <w:tcW w:w="686" w:type="pct"/>
            <w:vAlign w:val="center"/>
          </w:tcPr>
          <w:p w:rsidR="00D254EA" w:rsidRPr="00A5746B" w:rsidRDefault="00D254EA" w:rsidP="00D254EA">
            <w:pPr>
              <w:jc w:val="center"/>
              <w:rPr>
                <w:rFonts w:ascii="Calibri" w:hAnsi="Calibri" w:cs="Calibri"/>
                <w:sz w:val="22"/>
              </w:rPr>
            </w:pPr>
            <w:r w:rsidRPr="00A5746B">
              <w:rPr>
                <w:rFonts w:ascii="Calibri" w:hAnsi="Calibri" w:cs="Calibri"/>
                <w:sz w:val="22"/>
              </w:rPr>
              <w:t>0,0131</w:t>
            </w:r>
          </w:p>
        </w:tc>
        <w:tc>
          <w:tcPr>
            <w:tcW w:w="1029" w:type="pct"/>
            <w:vAlign w:val="center"/>
          </w:tcPr>
          <w:p w:rsidR="00D254EA" w:rsidRPr="00A5746B" w:rsidRDefault="00D254EA" w:rsidP="00D254EA">
            <w:pPr>
              <w:jc w:val="center"/>
              <w:rPr>
                <w:rFonts w:ascii="Calibri" w:hAnsi="Calibri" w:cs="Calibri"/>
                <w:sz w:val="22"/>
              </w:rPr>
            </w:pPr>
            <w:r w:rsidRPr="00A5746B">
              <w:rPr>
                <w:rFonts w:ascii="Calibri" w:hAnsi="Calibri" w:cs="Calibri"/>
                <w:sz w:val="22"/>
              </w:rPr>
              <w:t>0,0002</w:t>
            </w:r>
          </w:p>
        </w:tc>
        <w:tc>
          <w:tcPr>
            <w:tcW w:w="653" w:type="pct"/>
            <w:vAlign w:val="center"/>
          </w:tcPr>
          <w:p w:rsidR="00D254EA" w:rsidRPr="00A5746B" w:rsidRDefault="00D254EA" w:rsidP="00D254EA">
            <w:pPr>
              <w:jc w:val="center"/>
              <w:rPr>
                <w:sz w:val="20"/>
                <w:szCs w:val="20"/>
              </w:rPr>
            </w:pPr>
            <w:r w:rsidRPr="00A5746B">
              <w:rPr>
                <w:sz w:val="20"/>
                <w:szCs w:val="20"/>
              </w:rPr>
              <w:t>32,5</w:t>
            </w:r>
          </w:p>
        </w:tc>
      </w:tr>
      <w:tr w:rsidR="00D254EA" w:rsidRPr="00A5746B" w:rsidTr="00D254EA">
        <w:trPr>
          <w:cantSplit/>
        </w:trPr>
        <w:tc>
          <w:tcPr>
            <w:tcW w:w="254" w:type="pct"/>
            <w:shd w:val="clear" w:color="auto" w:fill="auto"/>
            <w:vAlign w:val="center"/>
          </w:tcPr>
          <w:p w:rsidR="00D254EA" w:rsidRPr="00A5746B" w:rsidRDefault="00D254EA" w:rsidP="003B51AE">
            <w:pPr>
              <w:pStyle w:val="ab"/>
              <w:jc w:val="center"/>
              <w:rPr>
                <w:sz w:val="22"/>
                <w:szCs w:val="22"/>
              </w:rPr>
            </w:pPr>
            <w:r w:rsidRPr="00A5746B">
              <w:rPr>
                <w:sz w:val="22"/>
                <w:szCs w:val="22"/>
              </w:rPr>
              <w:t>19</w:t>
            </w:r>
          </w:p>
        </w:tc>
        <w:tc>
          <w:tcPr>
            <w:tcW w:w="1770" w:type="pct"/>
            <w:shd w:val="clear" w:color="auto" w:fill="auto"/>
            <w:vAlign w:val="center"/>
          </w:tcPr>
          <w:p w:rsidR="00D254EA" w:rsidRPr="00A5746B" w:rsidRDefault="00D254EA" w:rsidP="003B51AE">
            <w:pPr>
              <w:jc w:val="center"/>
              <w:rPr>
                <w:sz w:val="22"/>
              </w:rPr>
            </w:pPr>
            <w:r w:rsidRPr="00A5746B">
              <w:rPr>
                <w:sz w:val="22"/>
              </w:rPr>
              <w:t>Котельная (п. Яр, пер. Яр-пост, 1-1а)</w:t>
            </w:r>
          </w:p>
        </w:tc>
        <w:tc>
          <w:tcPr>
            <w:tcW w:w="608" w:type="pct"/>
            <w:vAlign w:val="center"/>
          </w:tcPr>
          <w:p w:rsidR="00D254EA" w:rsidRPr="00A5746B" w:rsidRDefault="00D254EA" w:rsidP="00D254EA">
            <w:pPr>
              <w:jc w:val="center"/>
              <w:rPr>
                <w:sz w:val="22"/>
              </w:rPr>
            </w:pPr>
            <w:r w:rsidRPr="00A5746B">
              <w:rPr>
                <w:sz w:val="22"/>
              </w:rPr>
              <w:t>0,65</w:t>
            </w:r>
          </w:p>
        </w:tc>
        <w:tc>
          <w:tcPr>
            <w:tcW w:w="686" w:type="pct"/>
            <w:vAlign w:val="center"/>
          </w:tcPr>
          <w:p w:rsidR="00D254EA" w:rsidRPr="00A5746B" w:rsidRDefault="00D254EA" w:rsidP="00D254EA">
            <w:pPr>
              <w:jc w:val="center"/>
              <w:rPr>
                <w:sz w:val="22"/>
              </w:rPr>
            </w:pPr>
            <w:r w:rsidRPr="00A5746B">
              <w:rPr>
                <w:sz w:val="22"/>
              </w:rPr>
              <w:t>0,022</w:t>
            </w:r>
          </w:p>
        </w:tc>
        <w:tc>
          <w:tcPr>
            <w:tcW w:w="1029" w:type="pct"/>
            <w:vAlign w:val="center"/>
          </w:tcPr>
          <w:p w:rsidR="00D254EA" w:rsidRPr="00A5746B" w:rsidRDefault="00D254EA" w:rsidP="00D254EA">
            <w:pPr>
              <w:jc w:val="center"/>
              <w:rPr>
                <w:sz w:val="22"/>
              </w:rPr>
            </w:pPr>
            <w:r w:rsidRPr="00A5746B">
              <w:rPr>
                <w:sz w:val="22"/>
              </w:rPr>
              <w:t>-</w:t>
            </w:r>
          </w:p>
        </w:tc>
        <w:tc>
          <w:tcPr>
            <w:tcW w:w="653" w:type="pct"/>
            <w:vAlign w:val="center"/>
          </w:tcPr>
          <w:p w:rsidR="00D254EA" w:rsidRPr="00A5746B" w:rsidRDefault="00D254EA" w:rsidP="00D254EA">
            <w:pPr>
              <w:jc w:val="center"/>
              <w:rPr>
                <w:sz w:val="20"/>
                <w:szCs w:val="20"/>
              </w:rPr>
            </w:pPr>
            <w:r w:rsidRPr="00A5746B">
              <w:rPr>
                <w:sz w:val="20"/>
                <w:szCs w:val="20"/>
              </w:rPr>
              <w:t>3,4</w:t>
            </w:r>
          </w:p>
        </w:tc>
      </w:tr>
    </w:tbl>
    <w:p w:rsidR="005148DF" w:rsidRPr="00A5746B" w:rsidRDefault="005148DF" w:rsidP="0006129B">
      <w:pPr>
        <w:pStyle w:val="Affb"/>
      </w:pPr>
    </w:p>
    <w:p w:rsidR="009A06A9" w:rsidRPr="00A5746B" w:rsidRDefault="005148DF" w:rsidP="0006129B">
      <w:pPr>
        <w:pStyle w:val="30"/>
        <w:spacing w:line="240" w:lineRule="auto"/>
      </w:pPr>
      <w:bookmarkStart w:id="48" w:name="_Toc121588428"/>
      <w:r w:rsidRPr="00A5746B">
        <w:t>3.1</w:t>
      </w:r>
      <w:r w:rsidR="00997C9E" w:rsidRPr="00A5746B">
        <w:t>5</w:t>
      </w:r>
      <w:r w:rsidR="009A06A9" w:rsidRPr="00A5746B">
        <w:t xml:space="preserve"> </w:t>
      </w:r>
      <w:r w:rsidRPr="00A5746B">
        <w:t>П</w:t>
      </w:r>
      <w:r w:rsidR="005E5DE4" w:rsidRPr="00A5746B">
        <w:t>редписания надзорных органов по запрещению дальнейшей эксплуатации участков тепловой сети и результаты их исполнения</w:t>
      </w:r>
      <w:bookmarkEnd w:id="48"/>
    </w:p>
    <w:p w:rsidR="007D5298" w:rsidRPr="00A5746B" w:rsidRDefault="007D5298" w:rsidP="0006129B">
      <w:pPr>
        <w:pStyle w:val="Affb"/>
      </w:pPr>
      <w:r w:rsidRPr="00A5746B">
        <w:t>По предоставленным данным предписания надзорных органов по запрещению дал</w:t>
      </w:r>
      <w:r w:rsidRPr="00A5746B">
        <w:t>ь</w:t>
      </w:r>
      <w:r w:rsidRPr="00A5746B">
        <w:t>нейшей эксплуатации участков тепловой сети отсутствуют.</w:t>
      </w:r>
    </w:p>
    <w:p w:rsidR="009B5066" w:rsidRPr="00A5746B" w:rsidRDefault="009B5066" w:rsidP="0006129B">
      <w:pPr>
        <w:ind w:firstLine="426"/>
      </w:pPr>
    </w:p>
    <w:p w:rsidR="009A06A9" w:rsidRPr="00A5746B" w:rsidRDefault="005148DF" w:rsidP="0006129B">
      <w:pPr>
        <w:pStyle w:val="30"/>
        <w:spacing w:line="240" w:lineRule="auto"/>
      </w:pPr>
      <w:bookmarkStart w:id="49" w:name="_Toc121588429"/>
      <w:r w:rsidRPr="00A5746B">
        <w:t>3.1</w:t>
      </w:r>
      <w:r w:rsidR="00997C9E" w:rsidRPr="00A5746B">
        <w:t>6</w:t>
      </w:r>
      <w:r w:rsidR="009A06A9" w:rsidRPr="00A5746B">
        <w:t xml:space="preserve"> </w:t>
      </w:r>
      <w:r w:rsidRPr="00A5746B">
        <w:t>О</w:t>
      </w:r>
      <w:r w:rsidR="005E5DE4" w:rsidRPr="00A5746B">
        <w:t>писание наиболее распространенных типов присоединений теплопотребл</w:t>
      </w:r>
      <w:r w:rsidR="005E5DE4" w:rsidRPr="00A5746B">
        <w:t>я</w:t>
      </w:r>
      <w:r w:rsidR="005E5DE4" w:rsidRPr="00A5746B">
        <w:t>ющих установок потребителей к тепловым сетям, определяющих выбор и обоснование графика регулирования отпуска тепловой энергии потребителям</w:t>
      </w:r>
      <w:bookmarkEnd w:id="49"/>
    </w:p>
    <w:p w:rsidR="00FE30A5" w:rsidRPr="00A5746B" w:rsidRDefault="00FE30A5" w:rsidP="0006129B">
      <w:pPr>
        <w:pStyle w:val="affffff7"/>
      </w:pPr>
      <w:r w:rsidRPr="00A5746B">
        <w:t>Система теплоснабжения потребителей осуществляется по зависимой элеват</w:t>
      </w:r>
      <w:r w:rsidR="004304D5" w:rsidRPr="00A5746B">
        <w:t xml:space="preserve">орной схеме, небольшие объекты </w:t>
      </w:r>
      <w:r w:rsidRPr="00A5746B">
        <w:t>- непосредственно к тепловой сети через дросселирующую ша</w:t>
      </w:r>
      <w:r w:rsidRPr="00A5746B">
        <w:t>й</w:t>
      </w:r>
      <w:r w:rsidRPr="00A5746B">
        <w:t xml:space="preserve">бу. </w:t>
      </w:r>
      <w:r w:rsidRPr="00A5746B">
        <w:rPr>
          <w:szCs w:val="26"/>
        </w:rPr>
        <w:t>Данный способ, при отсутствии смесительных устройств, не позволяет производить по</w:t>
      </w:r>
      <w:r w:rsidRPr="00A5746B">
        <w:rPr>
          <w:szCs w:val="26"/>
        </w:rPr>
        <w:t>д</w:t>
      </w:r>
      <w:r w:rsidRPr="00A5746B">
        <w:rPr>
          <w:szCs w:val="26"/>
        </w:rPr>
        <w:t xml:space="preserve">мес обратной сетевой воды к прямой сетевой воде для снижения параметров </w:t>
      </w:r>
      <w:r w:rsidR="00B71046" w:rsidRPr="00A5746B">
        <w:rPr>
          <w:szCs w:val="26"/>
        </w:rPr>
        <w:t>теплоносителя в подающем трубопроводе системы отопления</w:t>
      </w:r>
      <w:r w:rsidR="0081681A" w:rsidRPr="00A5746B">
        <w:rPr>
          <w:szCs w:val="26"/>
        </w:rPr>
        <w:t>.</w:t>
      </w:r>
      <w:r w:rsidRPr="00A5746B">
        <w:rPr>
          <w:szCs w:val="26"/>
        </w:rPr>
        <w:t xml:space="preserve"> </w:t>
      </w:r>
      <w:r w:rsidR="0081681A" w:rsidRPr="00A5746B">
        <w:rPr>
          <w:szCs w:val="26"/>
        </w:rPr>
        <w:t>Т</w:t>
      </w:r>
      <w:r w:rsidRPr="00A5746B">
        <w:rPr>
          <w:szCs w:val="26"/>
        </w:rPr>
        <w:t>аким образом</w:t>
      </w:r>
      <w:r w:rsidR="008E4EBE" w:rsidRPr="00A5746B">
        <w:rPr>
          <w:szCs w:val="26"/>
        </w:rPr>
        <w:t>,</w:t>
      </w:r>
      <w:r w:rsidRPr="00A5746B">
        <w:rPr>
          <w:szCs w:val="26"/>
        </w:rPr>
        <w:t xml:space="preserve"> температурный режим в таких зданиях будет зависеть от температуры сетевой воды и параметров напо</w:t>
      </w:r>
      <w:r w:rsidR="004304D5" w:rsidRPr="00A5746B">
        <w:rPr>
          <w:szCs w:val="26"/>
        </w:rPr>
        <w:t>ра после дроссел</w:t>
      </w:r>
      <w:r w:rsidR="004304D5" w:rsidRPr="00A5746B">
        <w:rPr>
          <w:szCs w:val="26"/>
        </w:rPr>
        <w:t>ь</w:t>
      </w:r>
      <w:r w:rsidR="004304D5" w:rsidRPr="00A5746B">
        <w:rPr>
          <w:szCs w:val="26"/>
        </w:rPr>
        <w:t>ной шайбы.</w:t>
      </w:r>
    </w:p>
    <w:p w:rsidR="00FE30A5" w:rsidRPr="00A5746B" w:rsidRDefault="00FE30A5" w:rsidP="0006129B">
      <w:pPr>
        <w:pStyle w:val="affffff7"/>
      </w:pPr>
      <w:r w:rsidRPr="00A5746B">
        <w:t>Наиболее распространённые схемы присоединения абонентов приведены на рисунках ниже.</w:t>
      </w:r>
    </w:p>
    <w:p w:rsidR="00FE30A5" w:rsidRPr="00A5746B" w:rsidRDefault="00FE30A5" w:rsidP="0006129B"/>
    <w:p w:rsidR="00FE30A5" w:rsidRPr="00A5746B" w:rsidRDefault="00FE30A5" w:rsidP="0006129B">
      <w:pPr>
        <w:pStyle w:val="Affb"/>
        <w:jc w:val="center"/>
      </w:pPr>
      <w:r w:rsidRPr="00A5746B">
        <w:rPr>
          <w:noProof/>
          <w:lang w:eastAsia="ru-RU"/>
        </w:rPr>
        <w:lastRenderedPageBreak/>
        <w:drawing>
          <wp:inline distT="0" distB="0" distL="0" distR="0" wp14:anchorId="59730281" wp14:editId="2C34022E">
            <wp:extent cx="3317240" cy="1573530"/>
            <wp:effectExtent l="0" t="0" r="0" b="7620"/>
            <wp:docPr id="4"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317240" cy="1573530"/>
                    </a:xfrm>
                    <a:prstGeom prst="rect">
                      <a:avLst/>
                    </a:prstGeom>
                    <a:noFill/>
                    <a:ln>
                      <a:noFill/>
                    </a:ln>
                  </pic:spPr>
                </pic:pic>
              </a:graphicData>
            </a:graphic>
          </wp:inline>
        </w:drawing>
      </w:r>
    </w:p>
    <w:p w:rsidR="00FE30A5" w:rsidRPr="00A5746B" w:rsidRDefault="00F249C0" w:rsidP="00F249C0">
      <w:pPr>
        <w:pStyle w:val="aff9"/>
        <w:jc w:val="center"/>
      </w:pPr>
      <w:r w:rsidRPr="00A5746B">
        <w:t xml:space="preserve">Рисунок </w:t>
      </w:r>
      <w:fldSimple w:instr=" SEQ Рисунок \* ARABIC ">
        <w:r w:rsidR="00A5746B" w:rsidRPr="00A5746B">
          <w:rPr>
            <w:noProof/>
          </w:rPr>
          <w:t>3</w:t>
        </w:r>
      </w:fldSimple>
      <w:r w:rsidRPr="00A5746B">
        <w:t xml:space="preserve"> </w:t>
      </w:r>
      <w:r w:rsidR="00FE30A5" w:rsidRPr="00A5746B">
        <w:t>- Схема подключения потребителей к двухтрубной тепловой сети (при наличии вну</w:t>
      </w:r>
      <w:r w:rsidR="00FE30A5" w:rsidRPr="00A5746B">
        <w:t>т</w:t>
      </w:r>
      <w:r w:rsidR="00FE30A5" w:rsidRPr="00A5746B">
        <w:t>ридомовой системы отопление)</w:t>
      </w:r>
      <w:r w:rsidR="006A0CBA" w:rsidRPr="00A5746B">
        <w:t>, зависимое присоединение, без смешения</w:t>
      </w:r>
    </w:p>
    <w:p w:rsidR="00FE30A5" w:rsidRPr="00A5746B" w:rsidRDefault="00FE30A5" w:rsidP="0006129B">
      <w:pPr>
        <w:ind w:firstLine="567"/>
        <w:jc w:val="center"/>
        <w:rPr>
          <w:noProof/>
          <w:lang w:eastAsia="ru-RU"/>
        </w:rPr>
      </w:pPr>
    </w:p>
    <w:p w:rsidR="00FE30A5" w:rsidRPr="00A5746B" w:rsidRDefault="00FE30A5" w:rsidP="0006129B">
      <w:pPr>
        <w:ind w:firstLine="567"/>
        <w:jc w:val="center"/>
        <w:rPr>
          <w:szCs w:val="24"/>
        </w:rPr>
      </w:pPr>
      <w:r w:rsidRPr="00A5746B">
        <w:rPr>
          <w:noProof/>
          <w:lang w:eastAsia="ru-RU"/>
        </w:rPr>
        <w:drawing>
          <wp:inline distT="0" distB="0" distL="0" distR="0" wp14:anchorId="62446717" wp14:editId="7533C906">
            <wp:extent cx="4928235" cy="2042795"/>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14" cstate="print">
                      <a:extLst>
                        <a:ext uri="{28A0092B-C50C-407E-A947-70E740481C1C}">
                          <a14:useLocalDpi xmlns:a14="http://schemas.microsoft.com/office/drawing/2010/main" val="0"/>
                        </a:ext>
                      </a:extLst>
                    </a:blip>
                    <a:srcRect l="1181" t="11246" r="7874" b="11646"/>
                    <a:stretch>
                      <a:fillRect/>
                    </a:stretch>
                  </pic:blipFill>
                  <pic:spPr bwMode="auto">
                    <a:xfrm>
                      <a:off x="0" y="0"/>
                      <a:ext cx="4928235" cy="2042795"/>
                    </a:xfrm>
                    <a:prstGeom prst="rect">
                      <a:avLst/>
                    </a:prstGeom>
                    <a:noFill/>
                    <a:ln>
                      <a:noFill/>
                    </a:ln>
                  </pic:spPr>
                </pic:pic>
              </a:graphicData>
            </a:graphic>
          </wp:inline>
        </w:drawing>
      </w:r>
    </w:p>
    <w:p w:rsidR="00FE30A5" w:rsidRPr="00A5746B" w:rsidRDefault="00FE30A5" w:rsidP="0006129B">
      <w:pPr>
        <w:pStyle w:val="aff9"/>
        <w:spacing w:line="240" w:lineRule="auto"/>
        <w:jc w:val="center"/>
        <w:rPr>
          <w:szCs w:val="24"/>
        </w:rPr>
      </w:pPr>
      <w:r w:rsidRPr="00A5746B">
        <w:t xml:space="preserve">Рисунок </w:t>
      </w:r>
      <w:r w:rsidR="008A3CE6" w:rsidRPr="00A5746B">
        <w:fldChar w:fldCharType="begin"/>
      </w:r>
      <w:r w:rsidR="00A851D1" w:rsidRPr="00A5746B">
        <w:instrText xml:space="preserve"> SEQ Рисунок \* ARABIC </w:instrText>
      </w:r>
      <w:r w:rsidR="008A3CE6" w:rsidRPr="00A5746B">
        <w:fldChar w:fldCharType="separate"/>
      </w:r>
      <w:r w:rsidR="00A5746B" w:rsidRPr="00A5746B">
        <w:rPr>
          <w:noProof/>
        </w:rPr>
        <w:t>4</w:t>
      </w:r>
      <w:r w:rsidR="008A3CE6" w:rsidRPr="00A5746B">
        <w:rPr>
          <w:noProof/>
        </w:rPr>
        <w:fldChar w:fldCharType="end"/>
      </w:r>
      <w:r w:rsidRPr="00A5746B">
        <w:t xml:space="preserve"> </w:t>
      </w:r>
      <w:r w:rsidRPr="00A5746B">
        <w:rPr>
          <w:szCs w:val="24"/>
        </w:rPr>
        <w:t>– Схема подключения потребителей к двухтрубной тепловой сети (при наличии вну</w:t>
      </w:r>
      <w:r w:rsidRPr="00A5746B">
        <w:rPr>
          <w:szCs w:val="24"/>
        </w:rPr>
        <w:t>т</w:t>
      </w:r>
      <w:r w:rsidRPr="00A5746B">
        <w:rPr>
          <w:szCs w:val="24"/>
        </w:rPr>
        <w:t>ридомовой системы отопление), в качестве регулятора температуры используется элеватор (СО – система отопления, Э – элеватор, СВ – система вентиляции)</w:t>
      </w:r>
    </w:p>
    <w:p w:rsidR="00D83538" w:rsidRPr="00A5746B" w:rsidRDefault="00D83538" w:rsidP="0006129B">
      <w:pPr>
        <w:pStyle w:val="Affb"/>
      </w:pPr>
    </w:p>
    <w:p w:rsidR="000543FC" w:rsidRPr="00A5746B" w:rsidRDefault="000543FC" w:rsidP="000543FC">
      <w:pPr>
        <w:pStyle w:val="Affb"/>
        <w:rPr>
          <w:szCs w:val="24"/>
        </w:rPr>
      </w:pPr>
      <w:r w:rsidRPr="00A5746B">
        <w:t xml:space="preserve">В зоне действия </w:t>
      </w:r>
      <w:r w:rsidR="00685F6D" w:rsidRPr="00A5746B">
        <w:t xml:space="preserve">котельной (п.Яр, ул. Ф.Васильева, 6а) </w:t>
      </w:r>
      <w:r w:rsidRPr="00A5746B">
        <w:t>предусмотрено горячее вод</w:t>
      </w:r>
      <w:r w:rsidRPr="00A5746B">
        <w:t>о</w:t>
      </w:r>
      <w:r w:rsidRPr="00A5746B">
        <w:t>снабжение, система теплоснабжения - закрытая. Подогрев воды для нужд ГВС осуществл</w:t>
      </w:r>
      <w:r w:rsidRPr="00A5746B">
        <w:t>я</w:t>
      </w:r>
      <w:r w:rsidRPr="00A5746B">
        <w:t xml:space="preserve">ется </w:t>
      </w:r>
      <w:r w:rsidR="00EC42D7" w:rsidRPr="00A5746B">
        <w:t>н</w:t>
      </w:r>
      <w:r w:rsidR="00B94F28" w:rsidRPr="00A5746B">
        <w:t>а котельн</w:t>
      </w:r>
      <w:r w:rsidR="00EC42D7" w:rsidRPr="00A5746B">
        <w:t xml:space="preserve">ой </w:t>
      </w:r>
      <w:r w:rsidRPr="00A5746B">
        <w:t xml:space="preserve">с использованием теплообменного оборудования. </w:t>
      </w:r>
      <w:r w:rsidRPr="00A5746B">
        <w:rPr>
          <w:szCs w:val="24"/>
        </w:rPr>
        <w:t>Тепловые сети котел</w:t>
      </w:r>
      <w:r w:rsidRPr="00A5746B">
        <w:rPr>
          <w:szCs w:val="24"/>
        </w:rPr>
        <w:t>ь</w:t>
      </w:r>
      <w:r w:rsidRPr="00A5746B">
        <w:rPr>
          <w:szCs w:val="24"/>
        </w:rPr>
        <w:t xml:space="preserve">ной выполнены в 4-х трубном исполнении. </w:t>
      </w:r>
    </w:p>
    <w:p w:rsidR="000543FC" w:rsidRPr="00A5746B" w:rsidRDefault="000543FC" w:rsidP="000543FC">
      <w:pPr>
        <w:pStyle w:val="Affb"/>
      </w:pPr>
    </w:p>
    <w:p w:rsidR="009B5066" w:rsidRPr="00A5746B" w:rsidRDefault="005148DF" w:rsidP="0006129B">
      <w:pPr>
        <w:pStyle w:val="30"/>
        <w:spacing w:line="240" w:lineRule="auto"/>
      </w:pPr>
      <w:bookmarkStart w:id="50" w:name="_Toc121588430"/>
      <w:r w:rsidRPr="00A5746B">
        <w:t>3.1</w:t>
      </w:r>
      <w:r w:rsidR="00997C9E" w:rsidRPr="00A5746B">
        <w:t>7</w:t>
      </w:r>
      <w:r w:rsidR="009A06A9" w:rsidRPr="00A5746B">
        <w:t xml:space="preserve"> </w:t>
      </w:r>
      <w:r w:rsidRPr="00A5746B">
        <w:t>С</w:t>
      </w:r>
      <w:r w:rsidR="005E5DE4" w:rsidRPr="00A5746B">
        <w:t>ведения о наличии коммерческого приборного учета тепловой энергии, о</w:t>
      </w:r>
      <w:r w:rsidR="005E5DE4" w:rsidRPr="00A5746B">
        <w:t>т</w:t>
      </w:r>
      <w:r w:rsidR="005E5DE4" w:rsidRPr="00A5746B">
        <w:t>пущенной из тепловых сетей потребителям, и анализ планов по установке приборов учета тепловой энергии и теплоносителя</w:t>
      </w:r>
      <w:bookmarkEnd w:id="50"/>
    </w:p>
    <w:p w:rsidR="006551DC" w:rsidRPr="00A5746B" w:rsidRDefault="006551DC" w:rsidP="0006129B">
      <w:pPr>
        <w:ind w:firstLine="567"/>
        <w:rPr>
          <w:szCs w:val="24"/>
        </w:rPr>
      </w:pPr>
      <w:r w:rsidRPr="00A5746B">
        <w:rPr>
          <w:szCs w:val="24"/>
        </w:rPr>
        <w:t>Руководствуясь</w:t>
      </w:r>
      <w:r w:rsidR="00851204" w:rsidRPr="00A5746B">
        <w:rPr>
          <w:szCs w:val="24"/>
        </w:rPr>
        <w:t xml:space="preserve"> </w:t>
      </w:r>
      <w:r w:rsidRPr="00A5746B">
        <w:rPr>
          <w:szCs w:val="24"/>
        </w:rPr>
        <w:t>пунктом</w:t>
      </w:r>
      <w:r w:rsidR="00851204" w:rsidRPr="00A5746B">
        <w:rPr>
          <w:szCs w:val="24"/>
        </w:rPr>
        <w:t xml:space="preserve"> </w:t>
      </w:r>
      <w:r w:rsidRPr="00A5746B">
        <w:rPr>
          <w:szCs w:val="24"/>
        </w:rPr>
        <w:t>5</w:t>
      </w:r>
      <w:r w:rsidR="00851204" w:rsidRPr="00A5746B">
        <w:rPr>
          <w:szCs w:val="24"/>
        </w:rPr>
        <w:t xml:space="preserve"> </w:t>
      </w:r>
      <w:r w:rsidRPr="00A5746B">
        <w:rPr>
          <w:szCs w:val="24"/>
        </w:rPr>
        <w:t>статьи</w:t>
      </w:r>
      <w:r w:rsidR="00851204" w:rsidRPr="00A5746B">
        <w:rPr>
          <w:szCs w:val="24"/>
        </w:rPr>
        <w:t xml:space="preserve"> </w:t>
      </w:r>
      <w:r w:rsidRPr="00A5746B">
        <w:rPr>
          <w:szCs w:val="24"/>
        </w:rPr>
        <w:t>13</w:t>
      </w:r>
      <w:r w:rsidR="00851204" w:rsidRPr="00A5746B">
        <w:rPr>
          <w:szCs w:val="24"/>
        </w:rPr>
        <w:t xml:space="preserve"> </w:t>
      </w:r>
      <w:r w:rsidRPr="00A5746B">
        <w:rPr>
          <w:szCs w:val="24"/>
        </w:rPr>
        <w:t>Федерального</w:t>
      </w:r>
      <w:r w:rsidR="00851204" w:rsidRPr="00A5746B">
        <w:rPr>
          <w:szCs w:val="24"/>
        </w:rPr>
        <w:t xml:space="preserve"> </w:t>
      </w:r>
      <w:r w:rsidRPr="00A5746B">
        <w:rPr>
          <w:szCs w:val="24"/>
        </w:rPr>
        <w:t>закона</w:t>
      </w:r>
      <w:r w:rsidR="00851204" w:rsidRPr="00A5746B">
        <w:rPr>
          <w:szCs w:val="24"/>
        </w:rPr>
        <w:t xml:space="preserve"> </w:t>
      </w:r>
      <w:r w:rsidRPr="00A5746B">
        <w:rPr>
          <w:szCs w:val="24"/>
        </w:rPr>
        <w:t>от</w:t>
      </w:r>
      <w:r w:rsidR="00851204" w:rsidRPr="00A5746B">
        <w:rPr>
          <w:szCs w:val="24"/>
        </w:rPr>
        <w:t xml:space="preserve"> </w:t>
      </w:r>
      <w:r w:rsidRPr="00A5746B">
        <w:rPr>
          <w:szCs w:val="24"/>
        </w:rPr>
        <w:t>23.12.2009</w:t>
      </w:r>
      <w:r w:rsidR="008B5BB5" w:rsidRPr="00A5746B">
        <w:rPr>
          <w:szCs w:val="24"/>
        </w:rPr>
        <w:t xml:space="preserve"> </w:t>
      </w:r>
      <w:r w:rsidRPr="00A5746B">
        <w:rPr>
          <w:szCs w:val="24"/>
        </w:rPr>
        <w:t>№</w:t>
      </w:r>
      <w:r w:rsidR="001B70BE" w:rsidRPr="00A5746B">
        <w:rPr>
          <w:szCs w:val="24"/>
        </w:rPr>
        <w:t xml:space="preserve"> </w:t>
      </w:r>
      <w:r w:rsidRPr="00A5746B">
        <w:rPr>
          <w:szCs w:val="24"/>
        </w:rPr>
        <w:t>261-ФЗ «</w:t>
      </w:r>
      <w:r w:rsidR="004F59A8" w:rsidRPr="00A5746B">
        <w:rPr>
          <w:szCs w:val="24"/>
        </w:rPr>
        <w:t>Об энергосбережении и о повышении энергетической эффективности и о внесении изменений в отдельные законодательные акты Российской Федерации</w:t>
      </w:r>
      <w:r w:rsidRPr="00A5746B">
        <w:rPr>
          <w:szCs w:val="24"/>
        </w:rPr>
        <w:t>»</w:t>
      </w:r>
      <w:r w:rsidR="007B088C" w:rsidRPr="00A5746B">
        <w:rPr>
          <w:szCs w:val="24"/>
        </w:rPr>
        <w:t>,</w:t>
      </w:r>
      <w:r w:rsidR="00851204" w:rsidRPr="00A5746B">
        <w:rPr>
          <w:szCs w:val="24"/>
        </w:rPr>
        <w:t xml:space="preserve"> </w:t>
      </w:r>
      <w:r w:rsidRPr="00A5746B">
        <w:rPr>
          <w:szCs w:val="24"/>
        </w:rPr>
        <w:t>собственники</w:t>
      </w:r>
      <w:r w:rsidR="00851204" w:rsidRPr="00A5746B">
        <w:rPr>
          <w:szCs w:val="24"/>
        </w:rPr>
        <w:t xml:space="preserve"> </w:t>
      </w:r>
      <w:r w:rsidRPr="00A5746B">
        <w:rPr>
          <w:szCs w:val="24"/>
        </w:rPr>
        <w:t>жилых</w:t>
      </w:r>
      <w:r w:rsidR="00851204" w:rsidRPr="00A5746B">
        <w:rPr>
          <w:szCs w:val="24"/>
        </w:rPr>
        <w:t xml:space="preserve"> </w:t>
      </w:r>
      <w:r w:rsidRPr="00A5746B">
        <w:rPr>
          <w:szCs w:val="24"/>
        </w:rPr>
        <w:t>домов,</w:t>
      </w:r>
      <w:r w:rsidR="00851204" w:rsidRPr="00A5746B">
        <w:rPr>
          <w:szCs w:val="24"/>
        </w:rPr>
        <w:t xml:space="preserve"> </w:t>
      </w:r>
      <w:r w:rsidRPr="00A5746B">
        <w:rPr>
          <w:szCs w:val="24"/>
        </w:rPr>
        <w:t>со</w:t>
      </w:r>
      <w:r w:rsidRPr="00A5746B">
        <w:rPr>
          <w:szCs w:val="24"/>
        </w:rPr>
        <w:t>б</w:t>
      </w:r>
      <w:r w:rsidRPr="00A5746B">
        <w:rPr>
          <w:szCs w:val="24"/>
        </w:rPr>
        <w:t>ственники</w:t>
      </w:r>
      <w:r w:rsidR="00851204" w:rsidRPr="00A5746B">
        <w:rPr>
          <w:szCs w:val="24"/>
        </w:rPr>
        <w:t xml:space="preserve"> </w:t>
      </w:r>
      <w:r w:rsidRPr="00A5746B">
        <w:rPr>
          <w:szCs w:val="24"/>
        </w:rPr>
        <w:t>помещений</w:t>
      </w:r>
      <w:r w:rsidR="00851204" w:rsidRPr="00A5746B">
        <w:rPr>
          <w:szCs w:val="24"/>
        </w:rPr>
        <w:t xml:space="preserve"> </w:t>
      </w:r>
      <w:r w:rsidRPr="00A5746B">
        <w:rPr>
          <w:szCs w:val="24"/>
        </w:rPr>
        <w:t>в многоквартирных домах, введенных в эксплуатацию на день всту</w:t>
      </w:r>
      <w:r w:rsidRPr="00A5746B">
        <w:rPr>
          <w:szCs w:val="24"/>
        </w:rPr>
        <w:t>п</w:t>
      </w:r>
      <w:r w:rsidRPr="00A5746B">
        <w:rPr>
          <w:szCs w:val="24"/>
        </w:rPr>
        <w:t xml:space="preserve">ления закона № 261-ФЗ в силу, обязаны в срок до 1 января 2012 года обеспечить оснащение таких домов приборами учета </w:t>
      </w:r>
      <w:r w:rsidR="0081681A" w:rsidRPr="00A5746B">
        <w:rPr>
          <w:szCs w:val="24"/>
        </w:rPr>
        <w:t>потребляемой</w:t>
      </w:r>
      <w:r w:rsidR="00B71046" w:rsidRPr="00A5746B">
        <w:rPr>
          <w:szCs w:val="24"/>
        </w:rPr>
        <w:t xml:space="preserve"> </w:t>
      </w:r>
      <w:r w:rsidRPr="00A5746B">
        <w:rPr>
          <w:szCs w:val="24"/>
        </w:rPr>
        <w:t>воды, природного газа, тепловой энергии, эле</w:t>
      </w:r>
      <w:r w:rsidRPr="00A5746B">
        <w:rPr>
          <w:szCs w:val="24"/>
        </w:rPr>
        <w:t>к</w:t>
      </w:r>
      <w:r w:rsidRPr="00A5746B">
        <w:rPr>
          <w:szCs w:val="24"/>
        </w:rPr>
        <w:t>трической</w:t>
      </w:r>
      <w:r w:rsidR="00851204" w:rsidRPr="00A5746B">
        <w:rPr>
          <w:szCs w:val="24"/>
        </w:rPr>
        <w:t xml:space="preserve"> </w:t>
      </w:r>
      <w:r w:rsidRPr="00A5746B">
        <w:rPr>
          <w:szCs w:val="24"/>
        </w:rPr>
        <w:t>энергии,</w:t>
      </w:r>
      <w:r w:rsidR="00851204" w:rsidRPr="00A5746B">
        <w:rPr>
          <w:szCs w:val="24"/>
        </w:rPr>
        <w:t xml:space="preserve"> </w:t>
      </w:r>
      <w:r w:rsidRPr="00A5746B">
        <w:rPr>
          <w:szCs w:val="24"/>
        </w:rPr>
        <w:t>а</w:t>
      </w:r>
      <w:r w:rsidR="00851204" w:rsidRPr="00A5746B">
        <w:rPr>
          <w:szCs w:val="24"/>
        </w:rPr>
        <w:t xml:space="preserve"> </w:t>
      </w:r>
      <w:r w:rsidRPr="00A5746B">
        <w:rPr>
          <w:szCs w:val="24"/>
        </w:rPr>
        <w:t>также</w:t>
      </w:r>
      <w:r w:rsidR="00851204" w:rsidRPr="00A5746B">
        <w:rPr>
          <w:szCs w:val="24"/>
        </w:rPr>
        <w:t xml:space="preserve"> </w:t>
      </w:r>
      <w:r w:rsidRPr="00A5746B">
        <w:rPr>
          <w:szCs w:val="24"/>
        </w:rPr>
        <w:t>вво</w:t>
      </w:r>
      <w:r w:rsidR="00787B99" w:rsidRPr="00A5746B">
        <w:rPr>
          <w:szCs w:val="24"/>
        </w:rPr>
        <w:t xml:space="preserve">д </w:t>
      </w:r>
      <w:r w:rsidRPr="00A5746B">
        <w:rPr>
          <w:szCs w:val="24"/>
        </w:rPr>
        <w:t>установленных</w:t>
      </w:r>
      <w:r w:rsidR="00851204" w:rsidRPr="00A5746B">
        <w:rPr>
          <w:szCs w:val="24"/>
        </w:rPr>
        <w:t xml:space="preserve"> </w:t>
      </w:r>
      <w:r w:rsidRPr="00A5746B">
        <w:rPr>
          <w:szCs w:val="24"/>
        </w:rPr>
        <w:t>приборов</w:t>
      </w:r>
      <w:r w:rsidR="00851204" w:rsidRPr="00A5746B">
        <w:rPr>
          <w:szCs w:val="24"/>
        </w:rPr>
        <w:t xml:space="preserve"> </w:t>
      </w:r>
      <w:r w:rsidRPr="00A5746B">
        <w:rPr>
          <w:szCs w:val="24"/>
        </w:rPr>
        <w:t>учета</w:t>
      </w:r>
      <w:r w:rsidR="00851204" w:rsidRPr="00A5746B">
        <w:rPr>
          <w:szCs w:val="24"/>
        </w:rPr>
        <w:t xml:space="preserve"> </w:t>
      </w:r>
      <w:r w:rsidRPr="00A5746B">
        <w:rPr>
          <w:szCs w:val="24"/>
        </w:rPr>
        <w:t>в эксплуатацию.</w:t>
      </w:r>
      <w:r w:rsidR="00851204" w:rsidRPr="00A5746B">
        <w:rPr>
          <w:szCs w:val="24"/>
        </w:rPr>
        <w:t xml:space="preserve"> </w:t>
      </w:r>
      <w:r w:rsidRPr="00A5746B">
        <w:rPr>
          <w:szCs w:val="24"/>
        </w:rPr>
        <w:t>При этом</w:t>
      </w:r>
      <w:r w:rsidR="00851204" w:rsidRPr="00A5746B">
        <w:rPr>
          <w:szCs w:val="24"/>
        </w:rPr>
        <w:t xml:space="preserve"> </w:t>
      </w:r>
      <w:r w:rsidRPr="00A5746B">
        <w:rPr>
          <w:szCs w:val="24"/>
        </w:rPr>
        <w:t>многоквартирные</w:t>
      </w:r>
      <w:r w:rsidR="00851204" w:rsidRPr="00A5746B">
        <w:rPr>
          <w:szCs w:val="24"/>
        </w:rPr>
        <w:t xml:space="preserve"> </w:t>
      </w:r>
      <w:r w:rsidRPr="00A5746B">
        <w:rPr>
          <w:szCs w:val="24"/>
        </w:rPr>
        <w:t>дома</w:t>
      </w:r>
      <w:r w:rsidR="00851204" w:rsidRPr="00A5746B">
        <w:rPr>
          <w:szCs w:val="24"/>
        </w:rPr>
        <w:t xml:space="preserve"> </w:t>
      </w:r>
      <w:r w:rsidRPr="00A5746B">
        <w:rPr>
          <w:szCs w:val="24"/>
        </w:rPr>
        <w:t>в</w:t>
      </w:r>
      <w:r w:rsidR="00851204" w:rsidRPr="00A5746B">
        <w:rPr>
          <w:szCs w:val="24"/>
        </w:rPr>
        <w:t xml:space="preserve"> </w:t>
      </w:r>
      <w:r w:rsidRPr="00A5746B">
        <w:rPr>
          <w:szCs w:val="24"/>
        </w:rPr>
        <w:t>указанный</w:t>
      </w:r>
      <w:r w:rsidR="00851204" w:rsidRPr="00A5746B">
        <w:rPr>
          <w:szCs w:val="24"/>
        </w:rPr>
        <w:t xml:space="preserve"> </w:t>
      </w:r>
      <w:r w:rsidRPr="00A5746B">
        <w:rPr>
          <w:szCs w:val="24"/>
        </w:rPr>
        <w:t>срок должны быть оснащены</w:t>
      </w:r>
      <w:r w:rsidR="00851204" w:rsidRPr="00A5746B">
        <w:rPr>
          <w:szCs w:val="24"/>
        </w:rPr>
        <w:t xml:space="preserve"> </w:t>
      </w:r>
      <w:r w:rsidRPr="00A5746B">
        <w:rPr>
          <w:szCs w:val="24"/>
        </w:rPr>
        <w:t>коллективными</w:t>
      </w:r>
      <w:r w:rsidR="00851204" w:rsidRPr="00A5746B">
        <w:rPr>
          <w:szCs w:val="24"/>
        </w:rPr>
        <w:t xml:space="preserve"> </w:t>
      </w:r>
      <w:r w:rsidRPr="00A5746B">
        <w:rPr>
          <w:szCs w:val="24"/>
        </w:rPr>
        <w:t>(общед</w:t>
      </w:r>
      <w:r w:rsidRPr="00A5746B">
        <w:rPr>
          <w:szCs w:val="24"/>
        </w:rPr>
        <w:t>о</w:t>
      </w:r>
      <w:r w:rsidRPr="00A5746B">
        <w:rPr>
          <w:szCs w:val="24"/>
        </w:rPr>
        <w:t>мовыми)</w:t>
      </w:r>
      <w:r w:rsidR="00851204" w:rsidRPr="00A5746B">
        <w:rPr>
          <w:szCs w:val="24"/>
        </w:rPr>
        <w:t xml:space="preserve"> </w:t>
      </w:r>
      <w:r w:rsidRPr="00A5746B">
        <w:rPr>
          <w:szCs w:val="24"/>
        </w:rPr>
        <w:t>приборами</w:t>
      </w:r>
      <w:r w:rsidR="00851204" w:rsidRPr="00A5746B">
        <w:rPr>
          <w:szCs w:val="24"/>
        </w:rPr>
        <w:t xml:space="preserve"> </w:t>
      </w:r>
      <w:r w:rsidRPr="00A5746B">
        <w:rPr>
          <w:szCs w:val="24"/>
        </w:rPr>
        <w:t>учета</w:t>
      </w:r>
      <w:r w:rsidR="00851204" w:rsidRPr="00A5746B">
        <w:rPr>
          <w:szCs w:val="24"/>
        </w:rPr>
        <w:t xml:space="preserve"> </w:t>
      </w:r>
      <w:r w:rsidRPr="00A5746B">
        <w:rPr>
          <w:szCs w:val="24"/>
        </w:rPr>
        <w:t>используемых коммунальных ресурсов, а также индивидуальн</w:t>
      </w:r>
      <w:r w:rsidRPr="00A5746B">
        <w:rPr>
          <w:szCs w:val="24"/>
        </w:rPr>
        <w:t>ы</w:t>
      </w:r>
      <w:r w:rsidRPr="00A5746B">
        <w:rPr>
          <w:szCs w:val="24"/>
        </w:rPr>
        <w:t xml:space="preserve">ми и общими (для коммунальной квартиры) приборами учета. </w:t>
      </w:r>
    </w:p>
    <w:p w:rsidR="00E71929" w:rsidRPr="00A5746B" w:rsidRDefault="00C53384" w:rsidP="0006129B">
      <w:pPr>
        <w:ind w:firstLine="567"/>
        <w:rPr>
          <w:szCs w:val="24"/>
        </w:rPr>
      </w:pPr>
      <w:r w:rsidRPr="00A5746B">
        <w:rPr>
          <w:szCs w:val="24"/>
        </w:rPr>
        <w:t>В соответствии с п.5 статьи 13 Федерального закона РФ от 23.11.2009</w:t>
      </w:r>
      <w:r w:rsidR="00C01582" w:rsidRPr="00A5746B">
        <w:rPr>
          <w:szCs w:val="24"/>
        </w:rPr>
        <w:t xml:space="preserve"> </w:t>
      </w:r>
      <w:r w:rsidR="004F59A8" w:rsidRPr="00A5746B">
        <w:rPr>
          <w:szCs w:val="24"/>
        </w:rPr>
        <w:t>№</w:t>
      </w:r>
      <w:r w:rsidR="001B70BE" w:rsidRPr="00A5746B">
        <w:rPr>
          <w:szCs w:val="24"/>
        </w:rPr>
        <w:t xml:space="preserve"> </w:t>
      </w:r>
      <w:r w:rsidR="004F59A8" w:rsidRPr="00A5746B">
        <w:rPr>
          <w:szCs w:val="24"/>
        </w:rPr>
        <w:t>261-ФЗ</w:t>
      </w:r>
      <w:r w:rsidRPr="00A5746B">
        <w:rPr>
          <w:szCs w:val="24"/>
        </w:rPr>
        <w:t xml:space="preserve"> «</w:t>
      </w:r>
      <w:r w:rsidR="004F59A8" w:rsidRPr="00A5746B">
        <w:rPr>
          <w:szCs w:val="24"/>
        </w:rPr>
        <w:t>Об энергосбережении и о повышении энергетической эффективности и о внесении изменений в отдельные законодательные акты Российской Федерации</w:t>
      </w:r>
      <w:r w:rsidRPr="00A5746B">
        <w:rPr>
          <w:szCs w:val="24"/>
        </w:rPr>
        <w:t>» все МК</w:t>
      </w:r>
      <w:r w:rsidR="00787B99" w:rsidRPr="00A5746B">
        <w:rPr>
          <w:szCs w:val="24"/>
        </w:rPr>
        <w:t>Д</w:t>
      </w:r>
      <w:r w:rsidR="005B1BFC" w:rsidRPr="00A5746B">
        <w:rPr>
          <w:szCs w:val="24"/>
        </w:rPr>
        <w:t>,</w:t>
      </w:r>
      <w:r w:rsidR="00787B99" w:rsidRPr="00A5746B">
        <w:rPr>
          <w:szCs w:val="24"/>
        </w:rPr>
        <w:t xml:space="preserve"> </w:t>
      </w:r>
      <w:r w:rsidRPr="00A5746B">
        <w:rPr>
          <w:szCs w:val="24"/>
        </w:rPr>
        <w:t>должны быть оснащены коллективными (общедомовыми) УУТЭ.</w:t>
      </w:r>
    </w:p>
    <w:p w:rsidR="000543FC" w:rsidRPr="00A5746B" w:rsidRDefault="000543FC" w:rsidP="0006129B">
      <w:pPr>
        <w:ind w:firstLine="567"/>
        <w:rPr>
          <w:szCs w:val="24"/>
        </w:rPr>
      </w:pPr>
      <w:r w:rsidRPr="00A5746B">
        <w:rPr>
          <w:szCs w:val="24"/>
        </w:rPr>
        <w:t>Сведения о приборах, используемых для коммерческого учета тепла, приведено в та</w:t>
      </w:r>
      <w:r w:rsidRPr="00A5746B">
        <w:rPr>
          <w:szCs w:val="24"/>
        </w:rPr>
        <w:t>б</w:t>
      </w:r>
      <w:r w:rsidRPr="00A5746B">
        <w:rPr>
          <w:szCs w:val="24"/>
        </w:rPr>
        <w:t>лиц</w:t>
      </w:r>
      <w:r w:rsidR="004C2406" w:rsidRPr="00A5746B">
        <w:rPr>
          <w:szCs w:val="24"/>
        </w:rPr>
        <w:t>е</w:t>
      </w:r>
      <w:r w:rsidRPr="00A5746B">
        <w:rPr>
          <w:szCs w:val="24"/>
        </w:rPr>
        <w:t xml:space="preserve"> ниже</w:t>
      </w:r>
    </w:p>
    <w:p w:rsidR="000543FC" w:rsidRPr="00A5746B" w:rsidRDefault="000543FC" w:rsidP="0006129B">
      <w:pPr>
        <w:ind w:firstLine="567"/>
        <w:rPr>
          <w:szCs w:val="24"/>
        </w:rPr>
      </w:pPr>
    </w:p>
    <w:p w:rsidR="00EC42D7" w:rsidRPr="00A5746B" w:rsidRDefault="00EC42D7" w:rsidP="00EC42D7">
      <w:r w:rsidRPr="00A5746B">
        <w:lastRenderedPageBreak/>
        <w:t xml:space="preserve">Таблица </w:t>
      </w:r>
      <w:fldSimple w:instr=" SEQ Таблица \* ARABIC ">
        <w:r w:rsidR="00A5746B" w:rsidRPr="00A5746B">
          <w:rPr>
            <w:noProof/>
          </w:rPr>
          <w:t>15</w:t>
        </w:r>
      </w:fldSimple>
      <w:r w:rsidRPr="00A5746B">
        <w:t xml:space="preserve"> -Сведения об оснащенности зданий, строений, сооружений приборами учета и их применении при расчетах за отпущенную тепловую энергию (по данным </w:t>
      </w:r>
      <w:r w:rsidRPr="00A5746B">
        <w:rPr>
          <w:szCs w:val="24"/>
        </w:rPr>
        <w:t>официального са</w:t>
      </w:r>
      <w:r w:rsidRPr="00A5746B">
        <w:rPr>
          <w:szCs w:val="24"/>
        </w:rPr>
        <w:t>й</w:t>
      </w:r>
      <w:r w:rsidRPr="00A5746B">
        <w:rPr>
          <w:szCs w:val="24"/>
        </w:rPr>
        <w:t>та Федеральной антимонопольной службы «раскрытие информации» - http://ri.eias.ru)</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323"/>
        <w:gridCol w:w="2093"/>
        <w:gridCol w:w="2491"/>
        <w:gridCol w:w="1947"/>
      </w:tblGrid>
      <w:tr w:rsidR="007B0B93" w:rsidRPr="00A5746B" w:rsidTr="007B0B93">
        <w:trPr>
          <w:trHeight w:val="1149"/>
        </w:trPr>
        <w:tc>
          <w:tcPr>
            <w:tcW w:w="1686" w:type="pct"/>
            <w:shd w:val="clear" w:color="auto" w:fill="auto"/>
            <w:vAlign w:val="center"/>
            <w:hideMark/>
          </w:tcPr>
          <w:p w:rsidR="007B0B93" w:rsidRPr="00A5746B" w:rsidRDefault="007B0B93" w:rsidP="00EC42D7">
            <w:pPr>
              <w:jc w:val="center"/>
              <w:rPr>
                <w:rFonts w:eastAsia="Times New Roman"/>
                <w:bCs/>
                <w:sz w:val="22"/>
              </w:rPr>
            </w:pPr>
            <w:r w:rsidRPr="00A5746B">
              <w:rPr>
                <w:rFonts w:eastAsia="Times New Roman"/>
                <w:bCs/>
                <w:sz w:val="22"/>
              </w:rPr>
              <w:t>Наименование источника тепл</w:t>
            </w:r>
            <w:r w:rsidRPr="00A5746B">
              <w:rPr>
                <w:rFonts w:eastAsia="Times New Roman"/>
                <w:bCs/>
                <w:sz w:val="22"/>
              </w:rPr>
              <w:t>о</w:t>
            </w:r>
            <w:r w:rsidRPr="00A5746B">
              <w:rPr>
                <w:rFonts w:eastAsia="Times New Roman"/>
                <w:bCs/>
                <w:sz w:val="22"/>
              </w:rPr>
              <w:t>снабжения</w:t>
            </w:r>
          </w:p>
        </w:tc>
        <w:tc>
          <w:tcPr>
            <w:tcW w:w="1062" w:type="pct"/>
            <w:shd w:val="clear" w:color="auto" w:fill="auto"/>
            <w:vAlign w:val="center"/>
            <w:hideMark/>
          </w:tcPr>
          <w:p w:rsidR="007B0B93" w:rsidRPr="00A5746B" w:rsidRDefault="007B0B93" w:rsidP="001C4090">
            <w:pPr>
              <w:jc w:val="center"/>
              <w:rPr>
                <w:rFonts w:eastAsia="Times New Roman"/>
                <w:sz w:val="22"/>
              </w:rPr>
            </w:pPr>
            <w:r w:rsidRPr="00A5746B">
              <w:rPr>
                <w:rFonts w:eastAsia="Times New Roman"/>
                <w:sz w:val="22"/>
              </w:rPr>
              <w:t>Полезной отпуск тепловой энергии потребителям, тыс. Гкал</w:t>
            </w:r>
          </w:p>
        </w:tc>
        <w:tc>
          <w:tcPr>
            <w:tcW w:w="1264" w:type="pct"/>
            <w:shd w:val="clear" w:color="auto" w:fill="auto"/>
            <w:vAlign w:val="center"/>
            <w:hideMark/>
          </w:tcPr>
          <w:p w:rsidR="007B0B93" w:rsidRPr="00A5746B" w:rsidRDefault="007B0B93" w:rsidP="001C4090">
            <w:pPr>
              <w:jc w:val="center"/>
              <w:rPr>
                <w:rFonts w:eastAsia="Times New Roman"/>
                <w:sz w:val="22"/>
              </w:rPr>
            </w:pPr>
            <w:r w:rsidRPr="00A5746B">
              <w:rPr>
                <w:rFonts w:eastAsia="Times New Roman"/>
                <w:sz w:val="22"/>
              </w:rPr>
              <w:t>Объем тепловой эне</w:t>
            </w:r>
            <w:r w:rsidRPr="00A5746B">
              <w:rPr>
                <w:rFonts w:eastAsia="Times New Roman"/>
                <w:sz w:val="22"/>
              </w:rPr>
              <w:t>р</w:t>
            </w:r>
            <w:r w:rsidRPr="00A5746B">
              <w:rPr>
                <w:rFonts w:eastAsia="Times New Roman"/>
                <w:sz w:val="22"/>
              </w:rPr>
              <w:t>гии отпускаемой п</w:t>
            </w:r>
            <w:r w:rsidRPr="00A5746B">
              <w:rPr>
                <w:rFonts w:eastAsia="Times New Roman"/>
                <w:sz w:val="22"/>
              </w:rPr>
              <w:t>о</w:t>
            </w:r>
            <w:r w:rsidRPr="00A5746B">
              <w:rPr>
                <w:rFonts w:eastAsia="Times New Roman"/>
                <w:sz w:val="22"/>
              </w:rPr>
              <w:t>требителям по приб</w:t>
            </w:r>
            <w:r w:rsidRPr="00A5746B">
              <w:rPr>
                <w:rFonts w:eastAsia="Times New Roman"/>
                <w:sz w:val="22"/>
              </w:rPr>
              <w:t>о</w:t>
            </w:r>
            <w:r w:rsidRPr="00A5746B">
              <w:rPr>
                <w:rFonts w:eastAsia="Times New Roman"/>
                <w:sz w:val="22"/>
              </w:rPr>
              <w:t>рам учета, тыс. Гкал</w:t>
            </w:r>
          </w:p>
        </w:tc>
        <w:tc>
          <w:tcPr>
            <w:tcW w:w="988" w:type="pct"/>
            <w:shd w:val="clear" w:color="auto" w:fill="auto"/>
            <w:vAlign w:val="center"/>
            <w:hideMark/>
          </w:tcPr>
          <w:p w:rsidR="007B0B93" w:rsidRPr="00A5746B" w:rsidRDefault="007B0B93" w:rsidP="001C4090">
            <w:pPr>
              <w:jc w:val="center"/>
              <w:rPr>
                <w:rFonts w:eastAsia="Times New Roman"/>
                <w:sz w:val="22"/>
              </w:rPr>
            </w:pPr>
            <w:r w:rsidRPr="00A5746B">
              <w:rPr>
                <w:rFonts w:eastAsia="Times New Roman"/>
                <w:sz w:val="22"/>
              </w:rPr>
              <w:t>Объем тепловой энергии отпуск</w:t>
            </w:r>
            <w:r w:rsidRPr="00A5746B">
              <w:rPr>
                <w:rFonts w:eastAsia="Times New Roman"/>
                <w:sz w:val="22"/>
              </w:rPr>
              <w:t>а</w:t>
            </w:r>
            <w:r w:rsidRPr="00A5746B">
              <w:rPr>
                <w:rFonts w:eastAsia="Times New Roman"/>
                <w:sz w:val="22"/>
              </w:rPr>
              <w:t>емой потребит</w:t>
            </w:r>
            <w:r w:rsidRPr="00A5746B">
              <w:rPr>
                <w:rFonts w:eastAsia="Times New Roman"/>
                <w:sz w:val="22"/>
              </w:rPr>
              <w:t>е</w:t>
            </w:r>
            <w:r w:rsidRPr="00A5746B">
              <w:rPr>
                <w:rFonts w:eastAsia="Times New Roman"/>
                <w:sz w:val="22"/>
              </w:rPr>
              <w:t>лям по приборам учета, %</w:t>
            </w:r>
          </w:p>
        </w:tc>
      </w:tr>
      <w:tr w:rsidR="007B0B93" w:rsidRPr="00A5746B" w:rsidTr="007B0B93">
        <w:tc>
          <w:tcPr>
            <w:tcW w:w="1686" w:type="pct"/>
            <w:shd w:val="clear" w:color="auto" w:fill="auto"/>
            <w:noWrap/>
            <w:vAlign w:val="center"/>
          </w:tcPr>
          <w:p w:rsidR="007B0B93" w:rsidRPr="00A5746B" w:rsidRDefault="007B0B93" w:rsidP="007B0B93">
            <w:pPr>
              <w:jc w:val="center"/>
              <w:rPr>
                <w:rFonts w:eastAsia="Times New Roman"/>
                <w:sz w:val="22"/>
                <w:lang w:eastAsia="ru-RU"/>
              </w:rPr>
            </w:pPr>
            <w:r w:rsidRPr="00A5746B">
              <w:rPr>
                <w:rFonts w:eastAsia="Times New Roman"/>
                <w:sz w:val="22"/>
                <w:lang w:eastAsia="ru-RU"/>
              </w:rPr>
              <w:t>Котельные, обслуживаемые ООО «Яр Энерго»</w:t>
            </w:r>
          </w:p>
        </w:tc>
        <w:tc>
          <w:tcPr>
            <w:tcW w:w="1062" w:type="pct"/>
            <w:shd w:val="clear" w:color="auto" w:fill="auto"/>
            <w:noWrap/>
            <w:vAlign w:val="center"/>
          </w:tcPr>
          <w:p w:rsidR="007B0B93" w:rsidRPr="00A5746B" w:rsidRDefault="007B0B93" w:rsidP="00047C1A">
            <w:pPr>
              <w:jc w:val="center"/>
              <w:rPr>
                <w:rFonts w:eastAsia="Times New Roman"/>
                <w:sz w:val="22"/>
                <w:lang w:eastAsia="ru-RU"/>
              </w:rPr>
            </w:pPr>
            <w:r w:rsidRPr="00A5746B">
              <w:rPr>
                <w:rFonts w:ascii="Calibri" w:eastAsia="Times New Roman" w:hAnsi="Calibri" w:cs="Calibri"/>
                <w:sz w:val="22"/>
                <w:lang w:eastAsia="ru-RU"/>
              </w:rPr>
              <w:t>32,839079</w:t>
            </w:r>
          </w:p>
        </w:tc>
        <w:tc>
          <w:tcPr>
            <w:tcW w:w="1264" w:type="pct"/>
            <w:shd w:val="clear" w:color="auto" w:fill="auto"/>
            <w:noWrap/>
            <w:vAlign w:val="center"/>
          </w:tcPr>
          <w:p w:rsidR="007B0B93" w:rsidRPr="00A5746B" w:rsidRDefault="007B0B93" w:rsidP="00047C1A">
            <w:pPr>
              <w:jc w:val="center"/>
              <w:rPr>
                <w:rFonts w:eastAsia="Times New Roman"/>
                <w:sz w:val="22"/>
              </w:rPr>
            </w:pPr>
            <w:r w:rsidRPr="00A5746B">
              <w:rPr>
                <w:rFonts w:ascii="Calibri" w:eastAsia="Times New Roman" w:hAnsi="Calibri" w:cs="Calibri"/>
                <w:sz w:val="22"/>
                <w:lang w:eastAsia="ru-RU"/>
              </w:rPr>
              <w:t>6,094202</w:t>
            </w:r>
          </w:p>
        </w:tc>
        <w:tc>
          <w:tcPr>
            <w:tcW w:w="988" w:type="pct"/>
            <w:shd w:val="clear" w:color="auto" w:fill="auto"/>
            <w:noWrap/>
            <w:vAlign w:val="center"/>
          </w:tcPr>
          <w:p w:rsidR="007B0B93" w:rsidRPr="00A5746B" w:rsidRDefault="007B0B93" w:rsidP="00047C1A">
            <w:pPr>
              <w:jc w:val="center"/>
              <w:rPr>
                <w:sz w:val="22"/>
              </w:rPr>
            </w:pPr>
            <w:r w:rsidRPr="00A5746B">
              <w:rPr>
                <w:sz w:val="22"/>
              </w:rPr>
              <w:t>18,56</w:t>
            </w:r>
          </w:p>
        </w:tc>
      </w:tr>
      <w:tr w:rsidR="007B0B93" w:rsidRPr="00A5746B" w:rsidTr="007B0B93">
        <w:trPr>
          <w:trHeight w:val="557"/>
        </w:trPr>
        <w:tc>
          <w:tcPr>
            <w:tcW w:w="1686" w:type="pct"/>
            <w:shd w:val="clear" w:color="auto" w:fill="auto"/>
            <w:noWrap/>
            <w:vAlign w:val="center"/>
          </w:tcPr>
          <w:p w:rsidR="007B0B93" w:rsidRPr="00A5746B" w:rsidRDefault="007B0B93" w:rsidP="007B0B93">
            <w:pPr>
              <w:jc w:val="center"/>
              <w:rPr>
                <w:rFonts w:eastAsia="Times New Roman"/>
                <w:sz w:val="22"/>
                <w:lang w:eastAsia="ru-RU"/>
              </w:rPr>
            </w:pPr>
            <w:r w:rsidRPr="00A5746B">
              <w:rPr>
                <w:rFonts w:eastAsia="Times New Roman"/>
                <w:sz w:val="22"/>
                <w:lang w:eastAsia="ru-RU"/>
              </w:rPr>
              <w:t>Котельные, обслуживаемые ООО «Удмуртская Теплосна</w:t>
            </w:r>
            <w:r w:rsidRPr="00A5746B">
              <w:rPr>
                <w:rFonts w:eastAsia="Times New Roman"/>
                <w:sz w:val="22"/>
                <w:lang w:eastAsia="ru-RU"/>
              </w:rPr>
              <w:t>б</w:t>
            </w:r>
            <w:r w:rsidRPr="00A5746B">
              <w:rPr>
                <w:rFonts w:eastAsia="Times New Roman"/>
                <w:sz w:val="22"/>
                <w:lang w:eastAsia="ru-RU"/>
              </w:rPr>
              <w:t>жающая Компания»</w:t>
            </w:r>
          </w:p>
        </w:tc>
        <w:tc>
          <w:tcPr>
            <w:tcW w:w="1062" w:type="pct"/>
            <w:shd w:val="clear" w:color="auto" w:fill="auto"/>
            <w:noWrap/>
            <w:vAlign w:val="center"/>
          </w:tcPr>
          <w:p w:rsidR="007B0B93" w:rsidRPr="00A5746B" w:rsidRDefault="007B0B93" w:rsidP="007B0B93">
            <w:pPr>
              <w:jc w:val="center"/>
              <w:rPr>
                <w:rFonts w:eastAsia="Times New Roman"/>
                <w:sz w:val="22"/>
                <w:lang w:eastAsia="ru-RU"/>
              </w:rPr>
            </w:pPr>
            <w:r w:rsidRPr="00A5746B">
              <w:rPr>
                <w:rFonts w:ascii="Calibri" w:eastAsia="Times New Roman" w:hAnsi="Calibri" w:cs="Calibri"/>
                <w:sz w:val="22"/>
                <w:lang w:eastAsia="ru-RU"/>
              </w:rPr>
              <w:t>1,553</w:t>
            </w:r>
          </w:p>
        </w:tc>
        <w:tc>
          <w:tcPr>
            <w:tcW w:w="1264" w:type="pct"/>
            <w:shd w:val="clear" w:color="auto" w:fill="auto"/>
            <w:noWrap/>
            <w:vAlign w:val="center"/>
          </w:tcPr>
          <w:p w:rsidR="007B0B93" w:rsidRPr="00A5746B" w:rsidRDefault="007B0B93" w:rsidP="00047C1A">
            <w:pPr>
              <w:jc w:val="center"/>
              <w:rPr>
                <w:rFonts w:eastAsia="Times New Roman"/>
                <w:sz w:val="22"/>
              </w:rPr>
            </w:pPr>
            <w:r w:rsidRPr="00A5746B">
              <w:rPr>
                <w:rFonts w:ascii="Calibri" w:eastAsia="Times New Roman" w:hAnsi="Calibri" w:cs="Calibri"/>
                <w:sz w:val="22"/>
                <w:lang w:eastAsia="ru-RU"/>
              </w:rPr>
              <w:t>0,074</w:t>
            </w:r>
          </w:p>
        </w:tc>
        <w:tc>
          <w:tcPr>
            <w:tcW w:w="988" w:type="pct"/>
            <w:shd w:val="clear" w:color="auto" w:fill="auto"/>
            <w:noWrap/>
            <w:vAlign w:val="center"/>
          </w:tcPr>
          <w:p w:rsidR="007B0B93" w:rsidRPr="00A5746B" w:rsidRDefault="007B0B93" w:rsidP="00047C1A">
            <w:pPr>
              <w:jc w:val="center"/>
              <w:rPr>
                <w:sz w:val="22"/>
              </w:rPr>
            </w:pPr>
            <w:r w:rsidRPr="00A5746B">
              <w:rPr>
                <w:sz w:val="22"/>
              </w:rPr>
              <w:t>4,8</w:t>
            </w:r>
          </w:p>
        </w:tc>
      </w:tr>
      <w:tr w:rsidR="007B0B93" w:rsidRPr="00A5746B" w:rsidTr="007B0B93">
        <w:trPr>
          <w:trHeight w:val="557"/>
        </w:trPr>
        <w:tc>
          <w:tcPr>
            <w:tcW w:w="1686" w:type="pct"/>
            <w:shd w:val="clear" w:color="auto" w:fill="auto"/>
            <w:noWrap/>
            <w:vAlign w:val="center"/>
          </w:tcPr>
          <w:p w:rsidR="007B0B93" w:rsidRPr="00A5746B" w:rsidRDefault="007B0B93" w:rsidP="007B0B93">
            <w:pPr>
              <w:jc w:val="center"/>
              <w:rPr>
                <w:rFonts w:eastAsia="Times New Roman"/>
                <w:sz w:val="22"/>
                <w:lang w:eastAsia="ru-RU"/>
              </w:rPr>
            </w:pPr>
            <w:r w:rsidRPr="00A5746B">
              <w:rPr>
                <w:rFonts w:eastAsia="Times New Roman"/>
                <w:sz w:val="22"/>
                <w:lang w:eastAsia="ru-RU"/>
              </w:rPr>
              <w:t>Котельная, обслуживаемая К</w:t>
            </w:r>
            <w:r w:rsidRPr="00A5746B">
              <w:rPr>
                <w:rFonts w:eastAsia="Times New Roman"/>
                <w:sz w:val="22"/>
                <w:lang w:eastAsia="ru-RU"/>
              </w:rPr>
              <w:t>и</w:t>
            </w:r>
            <w:r w:rsidRPr="00A5746B">
              <w:rPr>
                <w:rFonts w:eastAsia="Times New Roman"/>
                <w:sz w:val="22"/>
                <w:lang w:eastAsia="ru-RU"/>
              </w:rPr>
              <w:t>ровский территориальный уч</w:t>
            </w:r>
            <w:r w:rsidRPr="00A5746B">
              <w:rPr>
                <w:rFonts w:eastAsia="Times New Roman"/>
                <w:sz w:val="22"/>
                <w:lang w:eastAsia="ru-RU"/>
              </w:rPr>
              <w:t>а</w:t>
            </w:r>
            <w:r w:rsidRPr="00A5746B">
              <w:rPr>
                <w:rFonts w:eastAsia="Times New Roman"/>
                <w:sz w:val="22"/>
                <w:lang w:eastAsia="ru-RU"/>
              </w:rPr>
              <w:t>сток ГДТВ</w:t>
            </w:r>
          </w:p>
        </w:tc>
        <w:tc>
          <w:tcPr>
            <w:tcW w:w="1062" w:type="pct"/>
            <w:shd w:val="clear" w:color="auto" w:fill="auto"/>
            <w:noWrap/>
            <w:vAlign w:val="center"/>
          </w:tcPr>
          <w:p w:rsidR="007B0B93" w:rsidRPr="00A5746B" w:rsidRDefault="007B0B93" w:rsidP="00047C1A">
            <w:pPr>
              <w:jc w:val="center"/>
              <w:rPr>
                <w:rFonts w:eastAsia="Times New Roman"/>
                <w:sz w:val="22"/>
                <w:lang w:eastAsia="ru-RU"/>
              </w:rPr>
            </w:pPr>
            <w:r w:rsidRPr="00A5746B">
              <w:rPr>
                <w:rFonts w:eastAsia="Times New Roman"/>
                <w:sz w:val="22"/>
                <w:lang w:eastAsia="ru-RU"/>
              </w:rPr>
              <w:t>0,193</w:t>
            </w:r>
          </w:p>
        </w:tc>
        <w:tc>
          <w:tcPr>
            <w:tcW w:w="1264" w:type="pct"/>
            <w:shd w:val="clear" w:color="auto" w:fill="auto"/>
            <w:noWrap/>
            <w:vAlign w:val="center"/>
          </w:tcPr>
          <w:p w:rsidR="007B0B93" w:rsidRPr="00A5746B" w:rsidRDefault="007B0B93" w:rsidP="00047C1A">
            <w:pPr>
              <w:jc w:val="center"/>
              <w:rPr>
                <w:rFonts w:eastAsia="Times New Roman"/>
                <w:sz w:val="22"/>
              </w:rPr>
            </w:pPr>
            <w:r w:rsidRPr="00A5746B">
              <w:rPr>
                <w:rFonts w:eastAsia="Times New Roman"/>
                <w:sz w:val="22"/>
              </w:rPr>
              <w:t>-</w:t>
            </w:r>
          </w:p>
        </w:tc>
        <w:tc>
          <w:tcPr>
            <w:tcW w:w="988" w:type="pct"/>
            <w:shd w:val="clear" w:color="auto" w:fill="auto"/>
            <w:noWrap/>
            <w:vAlign w:val="center"/>
          </w:tcPr>
          <w:p w:rsidR="007B0B93" w:rsidRPr="00A5746B" w:rsidRDefault="007B0B93" w:rsidP="00047C1A">
            <w:pPr>
              <w:jc w:val="center"/>
              <w:rPr>
                <w:sz w:val="22"/>
              </w:rPr>
            </w:pPr>
            <w:r w:rsidRPr="00A5746B">
              <w:rPr>
                <w:sz w:val="22"/>
              </w:rPr>
              <w:t>-</w:t>
            </w:r>
          </w:p>
        </w:tc>
      </w:tr>
    </w:tbl>
    <w:p w:rsidR="00C92D67" w:rsidRPr="00A5746B" w:rsidRDefault="00C92D67" w:rsidP="00C92D67">
      <w:pPr>
        <w:pStyle w:val="Affb"/>
      </w:pPr>
    </w:p>
    <w:p w:rsidR="009A06A9" w:rsidRPr="00A5746B" w:rsidRDefault="005148DF" w:rsidP="0006129B">
      <w:pPr>
        <w:pStyle w:val="30"/>
        <w:spacing w:line="240" w:lineRule="auto"/>
      </w:pPr>
      <w:bookmarkStart w:id="51" w:name="_Toc121588431"/>
      <w:r w:rsidRPr="00A5746B">
        <w:t>3.1</w:t>
      </w:r>
      <w:r w:rsidR="00997C9E" w:rsidRPr="00A5746B">
        <w:t>8</w:t>
      </w:r>
      <w:r w:rsidR="009A06A9" w:rsidRPr="00A5746B">
        <w:t xml:space="preserve"> </w:t>
      </w:r>
      <w:r w:rsidRPr="00A5746B">
        <w:t>А</w:t>
      </w:r>
      <w:r w:rsidR="005E5DE4" w:rsidRPr="00A5746B">
        <w:t>нализ работы диспетчерских служб теплоснабжающих (теплосетевых) орг</w:t>
      </w:r>
      <w:r w:rsidR="005E5DE4" w:rsidRPr="00A5746B">
        <w:t>а</w:t>
      </w:r>
      <w:r w:rsidR="005E5DE4" w:rsidRPr="00A5746B">
        <w:t>низаций и используемых средств автоматизации, телемеханизации и связи</w:t>
      </w:r>
      <w:bookmarkEnd w:id="51"/>
    </w:p>
    <w:p w:rsidR="008F5D12" w:rsidRPr="00A5746B" w:rsidRDefault="008F5D12" w:rsidP="0006129B">
      <w:pPr>
        <w:ind w:firstLine="426"/>
      </w:pPr>
      <w:r w:rsidRPr="00A5746B">
        <w:t>На источник</w:t>
      </w:r>
      <w:r w:rsidR="00FE30A5" w:rsidRPr="00A5746B">
        <w:t>ах</w:t>
      </w:r>
      <w:r w:rsidRPr="00A5746B">
        <w:t xml:space="preserve"> теплоснабжения организованно круглосуточное оперативное управление оборудованием, задачами которого являются: ведение требуемого режима рабо</w:t>
      </w:r>
      <w:r w:rsidR="005B1BFC" w:rsidRPr="00A5746B">
        <w:t>ты; произво</w:t>
      </w:r>
      <w:r w:rsidR="005B1BFC" w:rsidRPr="00A5746B">
        <w:t>д</w:t>
      </w:r>
      <w:r w:rsidR="005B1BFC" w:rsidRPr="00A5746B">
        <w:t>ство переключений; пусков и остановок;</w:t>
      </w:r>
      <w:r w:rsidRPr="00A5746B">
        <w:t xml:space="preserve"> локализация аварий</w:t>
      </w:r>
      <w:r w:rsidR="005B1BFC" w:rsidRPr="00A5746B">
        <w:t xml:space="preserve"> и восстановление режима раб</w:t>
      </w:r>
      <w:r w:rsidR="005B1BFC" w:rsidRPr="00A5746B">
        <w:t>о</w:t>
      </w:r>
      <w:r w:rsidR="005B1BFC" w:rsidRPr="00A5746B">
        <w:t>ты;</w:t>
      </w:r>
      <w:r w:rsidRPr="00A5746B">
        <w:t xml:space="preserve"> подготовка к производству ремонтных работ.</w:t>
      </w:r>
    </w:p>
    <w:p w:rsidR="008F5D12" w:rsidRPr="00A5746B" w:rsidRDefault="008F5D12" w:rsidP="0006129B">
      <w:pPr>
        <w:ind w:firstLine="426"/>
      </w:pPr>
      <w:r w:rsidRPr="00A5746B">
        <w:t xml:space="preserve">На тепловых сетях случаи аварий фиксируются потребителями. Средства автоматизации, телемеханизации и связи на сетях отсутствуют. </w:t>
      </w:r>
    </w:p>
    <w:p w:rsidR="00895273" w:rsidRPr="00A5746B" w:rsidRDefault="00895273" w:rsidP="0006129B">
      <w:pPr>
        <w:ind w:firstLine="426"/>
      </w:pPr>
    </w:p>
    <w:p w:rsidR="009A06A9" w:rsidRPr="00A5746B" w:rsidRDefault="005148DF" w:rsidP="0006129B">
      <w:pPr>
        <w:pStyle w:val="30"/>
        <w:spacing w:line="240" w:lineRule="auto"/>
      </w:pPr>
      <w:bookmarkStart w:id="52" w:name="_Toc121588432"/>
      <w:r w:rsidRPr="00A5746B">
        <w:t>3.1</w:t>
      </w:r>
      <w:r w:rsidR="00997C9E" w:rsidRPr="00A5746B">
        <w:t>9</w:t>
      </w:r>
      <w:r w:rsidR="009A06A9" w:rsidRPr="00A5746B">
        <w:t xml:space="preserve"> </w:t>
      </w:r>
      <w:r w:rsidRPr="00A5746B">
        <w:t>У</w:t>
      </w:r>
      <w:r w:rsidR="005E5DE4" w:rsidRPr="00A5746B">
        <w:t>ровень автоматизации и обслуживания центральных тепловых пунктов, насосных станций</w:t>
      </w:r>
      <w:bookmarkEnd w:id="52"/>
    </w:p>
    <w:p w:rsidR="008F5D12" w:rsidRPr="00A5746B" w:rsidRDefault="008F5D12" w:rsidP="0006129B">
      <w:pPr>
        <w:ind w:firstLine="426"/>
      </w:pPr>
      <w:r w:rsidRPr="00A5746B">
        <w:t>Насосные станции и центральные тепловые пункты отсутствуют.</w:t>
      </w:r>
    </w:p>
    <w:p w:rsidR="00C53384" w:rsidRPr="00A5746B" w:rsidRDefault="00C53384" w:rsidP="0006129B">
      <w:pPr>
        <w:pStyle w:val="Affb"/>
        <w:rPr>
          <w:szCs w:val="26"/>
        </w:rPr>
      </w:pPr>
    </w:p>
    <w:p w:rsidR="009A06A9" w:rsidRPr="00A5746B" w:rsidRDefault="005148DF" w:rsidP="0006129B">
      <w:pPr>
        <w:pStyle w:val="30"/>
        <w:spacing w:line="240" w:lineRule="auto"/>
      </w:pPr>
      <w:bookmarkStart w:id="53" w:name="_Toc121588433"/>
      <w:r w:rsidRPr="00A5746B">
        <w:t>3.</w:t>
      </w:r>
      <w:r w:rsidR="00997C9E" w:rsidRPr="00A5746B">
        <w:t>20</w:t>
      </w:r>
      <w:r w:rsidR="009A06A9" w:rsidRPr="00A5746B">
        <w:t xml:space="preserve"> </w:t>
      </w:r>
      <w:r w:rsidRPr="00A5746B">
        <w:t>С</w:t>
      </w:r>
      <w:r w:rsidR="005E5DE4" w:rsidRPr="00A5746B">
        <w:t>ведения о наличии защиты тепловых сетей от превышения давления</w:t>
      </w:r>
      <w:bookmarkEnd w:id="53"/>
    </w:p>
    <w:p w:rsidR="007D5298" w:rsidRPr="00A5746B" w:rsidRDefault="00E615B9" w:rsidP="0006129B">
      <w:pPr>
        <w:ind w:firstLine="426"/>
        <w:rPr>
          <w:szCs w:val="28"/>
        </w:rPr>
      </w:pPr>
      <w:r w:rsidRPr="00A5746B">
        <w:rPr>
          <w:szCs w:val="28"/>
        </w:rPr>
        <w:t xml:space="preserve">В соответствии </w:t>
      </w:r>
      <w:r w:rsidR="001B70BE" w:rsidRPr="00A5746B">
        <w:rPr>
          <w:szCs w:val="28"/>
        </w:rPr>
        <w:t xml:space="preserve">со СП </w:t>
      </w:r>
      <w:r w:rsidRPr="00A5746B">
        <w:rPr>
          <w:szCs w:val="28"/>
        </w:rPr>
        <w:t>124.13330.2012 «. «Свод правил. Тепловые сети. Актуализирова</w:t>
      </w:r>
      <w:r w:rsidRPr="00A5746B">
        <w:rPr>
          <w:szCs w:val="28"/>
        </w:rPr>
        <w:t>н</w:t>
      </w:r>
      <w:r w:rsidRPr="00A5746B">
        <w:rPr>
          <w:szCs w:val="28"/>
        </w:rPr>
        <w:t>ная редакция СНиП 41-02-2003»</w:t>
      </w:r>
      <w:r w:rsidR="001649E6" w:rsidRPr="00A5746B">
        <w:rPr>
          <w:szCs w:val="28"/>
        </w:rPr>
        <w:t>, в каждом элементе единой системы теплоснабжения (на источнике тепла, в тепловых сетях, в системах теплопотребления) должны быть предусмо</w:t>
      </w:r>
      <w:r w:rsidR="001649E6" w:rsidRPr="00A5746B">
        <w:rPr>
          <w:szCs w:val="28"/>
        </w:rPr>
        <w:t>т</w:t>
      </w:r>
      <w:r w:rsidR="001649E6" w:rsidRPr="00A5746B">
        <w:rPr>
          <w:szCs w:val="28"/>
        </w:rPr>
        <w:t>рены средства защиты от недопустимых изменений давлений сетевой воды. Эти средства в первую очередь должны обеспечивать поддержание допустимого давления в аварийных р</w:t>
      </w:r>
      <w:r w:rsidR="001649E6" w:rsidRPr="00A5746B">
        <w:rPr>
          <w:szCs w:val="28"/>
        </w:rPr>
        <w:t>е</w:t>
      </w:r>
      <w:r w:rsidR="001649E6" w:rsidRPr="00A5746B">
        <w:rPr>
          <w:szCs w:val="28"/>
        </w:rPr>
        <w:t>жимах, вызванных отказом оборудования данного элемента, а также защиту собственного оборудования при аварийных внешних воздействиях.</w:t>
      </w:r>
      <w:r w:rsidR="00851204" w:rsidRPr="00A5746B">
        <w:rPr>
          <w:szCs w:val="28"/>
        </w:rPr>
        <w:t xml:space="preserve"> </w:t>
      </w:r>
      <w:r w:rsidR="001649E6" w:rsidRPr="00A5746B">
        <w:rPr>
          <w:szCs w:val="28"/>
        </w:rPr>
        <w:t>Средства защиты тепловых сетей от превышения давления представляют собой предохранительные клапаны, установленные в котельных.</w:t>
      </w:r>
    </w:p>
    <w:p w:rsidR="001649E6" w:rsidRPr="00A5746B" w:rsidRDefault="001649E6" w:rsidP="0006129B">
      <w:pPr>
        <w:ind w:firstLine="426"/>
      </w:pPr>
    </w:p>
    <w:p w:rsidR="009A06A9" w:rsidRPr="00A5746B" w:rsidRDefault="005148DF" w:rsidP="0006129B">
      <w:pPr>
        <w:pStyle w:val="30"/>
        <w:spacing w:line="240" w:lineRule="auto"/>
      </w:pPr>
      <w:bookmarkStart w:id="54" w:name="_Toc121588434"/>
      <w:r w:rsidRPr="00A5746B">
        <w:t>3.</w:t>
      </w:r>
      <w:r w:rsidR="00997C9E" w:rsidRPr="00A5746B">
        <w:t>21</w:t>
      </w:r>
      <w:r w:rsidR="009A06A9" w:rsidRPr="00A5746B">
        <w:t xml:space="preserve"> </w:t>
      </w:r>
      <w:r w:rsidRPr="00A5746B">
        <w:t>П</w:t>
      </w:r>
      <w:r w:rsidR="005E5DE4" w:rsidRPr="00A5746B">
        <w:t>еречень выявленных бесхозяйных тепловых сетей и обоснование выбора организации, уполномоченной на их эксплуатацию</w:t>
      </w:r>
      <w:bookmarkEnd w:id="54"/>
    </w:p>
    <w:p w:rsidR="007D5298" w:rsidRPr="00A5746B" w:rsidRDefault="007D5298" w:rsidP="0006129B">
      <w:pPr>
        <w:pStyle w:val="Affb"/>
      </w:pPr>
      <w:r w:rsidRPr="00A5746B">
        <w:t>Согласно статьи 15 пун</w:t>
      </w:r>
      <w:r w:rsidR="004F59A8" w:rsidRPr="00A5746B">
        <w:t>кта 6 Федерального закона от 27.07.</w:t>
      </w:r>
      <w:r w:rsidRPr="00A5746B">
        <w:t>2010 № 190-ФЗ «О тепл</w:t>
      </w:r>
      <w:r w:rsidRPr="00A5746B">
        <w:t>о</w:t>
      </w:r>
      <w:r w:rsidRPr="00A5746B">
        <w:t>снабжении» в случае выявления бесхозяйных тепловых сетей (тепловых сетей, не имеющих эксплуатирующей организации)</w:t>
      </w:r>
      <w:r w:rsidR="007B088C" w:rsidRPr="00A5746B">
        <w:t>,</w:t>
      </w:r>
      <w:r w:rsidRPr="00A5746B">
        <w:t xml:space="preserve"> орган местного самоуправления поселения или городского округа до признания права собственности на указанные бесхозяйные тепловые сети в теч</w:t>
      </w:r>
      <w:r w:rsidRPr="00A5746B">
        <w:t>е</w:t>
      </w:r>
      <w:r w:rsidRPr="00A5746B">
        <w:t>ние тридцати дней с даты их выявления обязан определить теплосетевую организацию, те</w:t>
      </w:r>
      <w:r w:rsidRPr="00A5746B">
        <w:t>п</w:t>
      </w:r>
      <w:r w:rsidRPr="00A5746B">
        <w:t>ловые сети которой непосредственно соединены с указанными бесхозяйными тепловыми с</w:t>
      </w:r>
      <w:r w:rsidRPr="00A5746B">
        <w:t>е</w:t>
      </w:r>
      <w:r w:rsidRPr="00A5746B">
        <w:t>тями, или единую теплоснабжающую организацию в системе теплоснабжения, в которую входят указанные бесхозяйные тепловые сети и которая осуществляет содержание и обсл</w:t>
      </w:r>
      <w:r w:rsidRPr="00A5746B">
        <w:t>у</w:t>
      </w:r>
      <w:r w:rsidRPr="00A5746B">
        <w:t>живание указанных бесхозяйных тепловых сетей. Орган регулирования обязан включить з</w:t>
      </w:r>
      <w:r w:rsidRPr="00A5746B">
        <w:t>а</w:t>
      </w:r>
      <w:r w:rsidRPr="00A5746B">
        <w:lastRenderedPageBreak/>
        <w:t>траты на содержание и обслуживание бесхозяйных тепловых сетей в тарифы соответству</w:t>
      </w:r>
      <w:r w:rsidRPr="00A5746B">
        <w:t>ю</w:t>
      </w:r>
      <w:r w:rsidRPr="00A5746B">
        <w:t>щей организации на следующий перио</w:t>
      </w:r>
      <w:r w:rsidR="00787B99" w:rsidRPr="00A5746B">
        <w:t xml:space="preserve">д </w:t>
      </w:r>
      <w:r w:rsidRPr="00A5746B">
        <w:t>регулирования.</w:t>
      </w:r>
    </w:p>
    <w:p w:rsidR="009950DD" w:rsidRPr="00A5746B" w:rsidRDefault="002049DB" w:rsidP="00FA0B24">
      <w:pPr>
        <w:ind w:firstLine="567"/>
        <w:rPr>
          <w:szCs w:val="28"/>
        </w:rPr>
      </w:pPr>
      <w:r w:rsidRPr="00A5746B">
        <w:rPr>
          <w:szCs w:val="28"/>
        </w:rPr>
        <w:t>Бесхозяйные объекты не выявлены.</w:t>
      </w:r>
    </w:p>
    <w:p w:rsidR="00C82537" w:rsidRPr="00A5746B" w:rsidRDefault="00C82537" w:rsidP="0006129B">
      <w:pPr>
        <w:sectPr w:rsidR="00C82537" w:rsidRPr="00A5746B" w:rsidSect="001E14A9">
          <w:pgSz w:w="11906" w:h="16838"/>
          <w:pgMar w:top="1134" w:right="1134" w:bottom="851" w:left="1134" w:header="708" w:footer="708" w:gutter="0"/>
          <w:cols w:space="708"/>
          <w:docGrid w:linePitch="360"/>
        </w:sectPr>
      </w:pPr>
    </w:p>
    <w:p w:rsidR="000C69BD" w:rsidRPr="00A5746B" w:rsidRDefault="000C69BD" w:rsidP="000C69BD">
      <w:pPr>
        <w:pStyle w:val="30"/>
        <w:spacing w:line="240" w:lineRule="auto"/>
      </w:pPr>
      <w:bookmarkStart w:id="55" w:name="_Toc121588435"/>
      <w:r w:rsidRPr="00A5746B">
        <w:rPr>
          <w:rStyle w:val="ed"/>
        </w:rPr>
        <w:lastRenderedPageBreak/>
        <w:t>3.22 Данные энергетических характеристик тепловых сетей (при их наличии)</w:t>
      </w:r>
      <w:bookmarkEnd w:id="55"/>
    </w:p>
    <w:p w:rsidR="000C69BD" w:rsidRPr="00A5746B" w:rsidRDefault="000C69BD" w:rsidP="000C69BD">
      <w:pPr>
        <w:pStyle w:val="Affb"/>
      </w:pPr>
      <w:r w:rsidRPr="00A5746B">
        <w:t>К энергетическим характеристикам тепловых сетей относятся следующие показатели:</w:t>
      </w:r>
    </w:p>
    <w:p w:rsidR="000C69BD" w:rsidRPr="00A5746B" w:rsidRDefault="000C69BD" w:rsidP="000C69BD">
      <w:pPr>
        <w:pStyle w:val="Affb"/>
      </w:pPr>
      <w:r w:rsidRPr="00A5746B">
        <w:t>1) материальная характеристика тепловой сети;</w:t>
      </w:r>
    </w:p>
    <w:p w:rsidR="000C69BD" w:rsidRPr="00A5746B" w:rsidRDefault="000C69BD" w:rsidP="000C69BD">
      <w:pPr>
        <w:pStyle w:val="Affb"/>
      </w:pPr>
      <w:r w:rsidRPr="00A5746B">
        <w:t>2) тепловые потери (тепловая энергетическая характеристика);</w:t>
      </w:r>
    </w:p>
    <w:p w:rsidR="000C69BD" w:rsidRPr="00A5746B" w:rsidRDefault="000C69BD" w:rsidP="000C69BD">
      <w:pPr>
        <w:pStyle w:val="Affb"/>
      </w:pPr>
      <w:r w:rsidRPr="00A5746B">
        <w:t>3) температура теплоносителя в подающем трубопроводе принятая для проектирования тепловых сетей;</w:t>
      </w:r>
    </w:p>
    <w:p w:rsidR="000C69BD" w:rsidRPr="00A5746B" w:rsidRDefault="000C69BD" w:rsidP="000C69BD">
      <w:pPr>
        <w:pStyle w:val="Affb"/>
      </w:pPr>
      <w:r w:rsidRPr="00A5746B">
        <w:t>4) потери (затраты) сетевой воды.</w:t>
      </w:r>
    </w:p>
    <w:p w:rsidR="000C69BD" w:rsidRPr="00A5746B" w:rsidRDefault="000C69BD" w:rsidP="000C69BD">
      <w:pPr>
        <w:ind w:firstLine="567"/>
      </w:pPr>
      <w:r w:rsidRPr="00A5746B">
        <w:t xml:space="preserve">Данные энергетических характеристик тепловых сетей в таблице ниже </w:t>
      </w:r>
    </w:p>
    <w:p w:rsidR="000C69BD" w:rsidRPr="00A5746B" w:rsidRDefault="000C69BD" w:rsidP="000C69BD">
      <w:pPr>
        <w:ind w:firstLine="567"/>
      </w:pPr>
    </w:p>
    <w:p w:rsidR="001649E6" w:rsidRPr="00A5746B" w:rsidRDefault="001649E6" w:rsidP="0006129B">
      <w:r w:rsidRPr="00A5746B">
        <w:t xml:space="preserve">Таблица </w:t>
      </w:r>
      <w:r w:rsidR="008A3CE6" w:rsidRPr="00A5746B">
        <w:fldChar w:fldCharType="begin"/>
      </w:r>
      <w:r w:rsidRPr="00A5746B">
        <w:instrText xml:space="preserve"> SEQ Таблица \* ARABIC </w:instrText>
      </w:r>
      <w:r w:rsidR="008A3CE6" w:rsidRPr="00A5746B">
        <w:fldChar w:fldCharType="separate"/>
      </w:r>
      <w:r w:rsidR="00A5746B" w:rsidRPr="00A5746B">
        <w:rPr>
          <w:noProof/>
        </w:rPr>
        <w:t>16</w:t>
      </w:r>
      <w:r w:rsidR="008A3CE6" w:rsidRPr="00A5746B">
        <w:fldChar w:fldCharType="end"/>
      </w:r>
      <w:r w:rsidRPr="00A5746B">
        <w:t xml:space="preserve"> - </w:t>
      </w:r>
      <w:r w:rsidR="00B2339D" w:rsidRPr="00A5746B">
        <w:t>Эксплуатационные показатели</w:t>
      </w:r>
      <w:r w:rsidRPr="00A5746B">
        <w:t xml:space="preserve"> тепловых сетей и сооружений на них отдельно по каждой СЦТ</w:t>
      </w:r>
    </w:p>
    <w:tbl>
      <w:tblPr>
        <w:tblW w:w="499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5"/>
        <w:gridCol w:w="2843"/>
        <w:gridCol w:w="1543"/>
        <w:gridCol w:w="1351"/>
        <w:gridCol w:w="1164"/>
        <w:gridCol w:w="1555"/>
        <w:gridCol w:w="1480"/>
        <w:gridCol w:w="2136"/>
        <w:gridCol w:w="2382"/>
      </w:tblGrid>
      <w:tr w:rsidR="00873E8F" w:rsidRPr="00A5746B" w:rsidTr="007B0B93">
        <w:trPr>
          <w:cantSplit/>
          <w:tblHeader/>
        </w:trPr>
        <w:tc>
          <w:tcPr>
            <w:tcW w:w="194" w:type="pct"/>
            <w:vAlign w:val="center"/>
          </w:tcPr>
          <w:p w:rsidR="00C82537" w:rsidRPr="00A5746B" w:rsidRDefault="00C82537" w:rsidP="000D1F1C">
            <w:pPr>
              <w:jc w:val="center"/>
              <w:rPr>
                <w:rFonts w:eastAsia="Times New Roman"/>
                <w:sz w:val="22"/>
                <w:lang w:eastAsia="ru-RU"/>
              </w:rPr>
            </w:pPr>
            <w:r w:rsidRPr="00A5746B">
              <w:rPr>
                <w:rFonts w:eastAsia="Times New Roman"/>
                <w:sz w:val="22"/>
                <w:lang w:eastAsia="ru-RU"/>
              </w:rPr>
              <w:t>№ п/п</w:t>
            </w:r>
          </w:p>
        </w:tc>
        <w:tc>
          <w:tcPr>
            <w:tcW w:w="945" w:type="pct"/>
            <w:shd w:val="clear" w:color="auto" w:fill="auto"/>
            <w:vAlign w:val="center"/>
            <w:hideMark/>
          </w:tcPr>
          <w:p w:rsidR="00C82537" w:rsidRPr="00A5746B" w:rsidRDefault="00C82537" w:rsidP="000D1F1C">
            <w:pPr>
              <w:jc w:val="center"/>
              <w:rPr>
                <w:rFonts w:eastAsia="Times New Roman"/>
                <w:sz w:val="22"/>
                <w:lang w:eastAsia="ru-RU"/>
              </w:rPr>
            </w:pPr>
            <w:r w:rsidRPr="00A5746B">
              <w:rPr>
                <w:rFonts w:eastAsia="Times New Roman"/>
                <w:sz w:val="22"/>
                <w:lang w:eastAsia="ru-RU"/>
              </w:rPr>
              <w:t>Наименование СЦТ</w:t>
            </w:r>
          </w:p>
        </w:tc>
        <w:tc>
          <w:tcPr>
            <w:tcW w:w="513" w:type="pct"/>
            <w:shd w:val="clear" w:color="auto" w:fill="auto"/>
            <w:vAlign w:val="center"/>
          </w:tcPr>
          <w:p w:rsidR="00C82537" w:rsidRPr="00A5746B" w:rsidRDefault="00C82537" w:rsidP="00095B0A">
            <w:pPr>
              <w:jc w:val="center"/>
              <w:rPr>
                <w:sz w:val="22"/>
              </w:rPr>
            </w:pPr>
            <w:r w:rsidRPr="00A5746B">
              <w:rPr>
                <w:rFonts w:eastAsia="Times New Roman"/>
                <w:sz w:val="22"/>
                <w:lang w:eastAsia="ru-RU"/>
              </w:rPr>
              <w:t>Протяже</w:t>
            </w:r>
            <w:r w:rsidRPr="00A5746B">
              <w:rPr>
                <w:rFonts w:eastAsia="Times New Roman"/>
                <w:sz w:val="22"/>
                <w:lang w:eastAsia="ru-RU"/>
              </w:rPr>
              <w:t>н</w:t>
            </w:r>
            <w:r w:rsidRPr="00A5746B">
              <w:rPr>
                <w:rFonts w:eastAsia="Times New Roman"/>
                <w:sz w:val="22"/>
                <w:lang w:eastAsia="ru-RU"/>
              </w:rPr>
              <w:t>ность тепл</w:t>
            </w:r>
            <w:r w:rsidRPr="00A5746B">
              <w:rPr>
                <w:rFonts w:eastAsia="Times New Roman"/>
                <w:sz w:val="22"/>
                <w:lang w:eastAsia="ru-RU"/>
              </w:rPr>
              <w:t>о</w:t>
            </w:r>
            <w:r w:rsidRPr="00A5746B">
              <w:rPr>
                <w:rFonts w:eastAsia="Times New Roman"/>
                <w:sz w:val="22"/>
                <w:lang w:eastAsia="ru-RU"/>
              </w:rPr>
              <w:t>вой сети в двухтрубном исчислении, м</w:t>
            </w:r>
          </w:p>
        </w:tc>
        <w:tc>
          <w:tcPr>
            <w:tcW w:w="449" w:type="pct"/>
            <w:vAlign w:val="center"/>
          </w:tcPr>
          <w:p w:rsidR="00C82537" w:rsidRPr="00A5746B" w:rsidRDefault="00C82537" w:rsidP="00095B0A">
            <w:pPr>
              <w:jc w:val="center"/>
              <w:rPr>
                <w:rFonts w:eastAsia="Times New Roman"/>
                <w:sz w:val="22"/>
                <w:lang w:eastAsia="ru-RU"/>
              </w:rPr>
            </w:pPr>
            <w:r w:rsidRPr="00A5746B">
              <w:rPr>
                <w:rFonts w:eastAsia="Times New Roman"/>
                <w:sz w:val="22"/>
                <w:lang w:eastAsia="ru-RU"/>
              </w:rPr>
              <w:t>Матер</w:t>
            </w:r>
            <w:r w:rsidRPr="00A5746B">
              <w:rPr>
                <w:rFonts w:eastAsia="Times New Roman"/>
                <w:sz w:val="22"/>
                <w:lang w:eastAsia="ru-RU"/>
              </w:rPr>
              <w:t>и</w:t>
            </w:r>
            <w:r w:rsidRPr="00A5746B">
              <w:rPr>
                <w:rFonts w:eastAsia="Times New Roman"/>
                <w:sz w:val="22"/>
                <w:lang w:eastAsia="ru-RU"/>
              </w:rPr>
              <w:t>альная х</w:t>
            </w:r>
            <w:r w:rsidRPr="00A5746B">
              <w:rPr>
                <w:rFonts w:eastAsia="Times New Roman"/>
                <w:sz w:val="22"/>
                <w:lang w:eastAsia="ru-RU"/>
              </w:rPr>
              <w:t>а</w:t>
            </w:r>
            <w:r w:rsidRPr="00A5746B">
              <w:rPr>
                <w:rFonts w:eastAsia="Times New Roman"/>
                <w:sz w:val="22"/>
                <w:lang w:eastAsia="ru-RU"/>
              </w:rPr>
              <w:t>рактер</w:t>
            </w:r>
            <w:r w:rsidRPr="00A5746B">
              <w:rPr>
                <w:rFonts w:eastAsia="Times New Roman"/>
                <w:sz w:val="22"/>
                <w:lang w:eastAsia="ru-RU"/>
              </w:rPr>
              <w:t>и</w:t>
            </w:r>
            <w:r w:rsidRPr="00A5746B">
              <w:rPr>
                <w:rFonts w:eastAsia="Times New Roman"/>
                <w:sz w:val="22"/>
                <w:lang w:eastAsia="ru-RU"/>
              </w:rPr>
              <w:t>стика, кв. м</w:t>
            </w:r>
          </w:p>
        </w:tc>
        <w:tc>
          <w:tcPr>
            <w:tcW w:w="387" w:type="pct"/>
            <w:vAlign w:val="center"/>
          </w:tcPr>
          <w:p w:rsidR="00C82537" w:rsidRPr="00A5746B" w:rsidRDefault="00C82537" w:rsidP="00095B0A">
            <w:pPr>
              <w:jc w:val="center"/>
              <w:rPr>
                <w:sz w:val="22"/>
              </w:rPr>
            </w:pPr>
            <w:r w:rsidRPr="00A5746B">
              <w:rPr>
                <w:rFonts w:eastAsia="Times New Roman"/>
                <w:sz w:val="22"/>
                <w:lang w:eastAsia="ru-RU"/>
              </w:rPr>
              <w:t>Потери тепловой энергии, Гкал</w:t>
            </w:r>
          </w:p>
        </w:tc>
        <w:tc>
          <w:tcPr>
            <w:tcW w:w="517" w:type="pct"/>
            <w:vAlign w:val="center"/>
          </w:tcPr>
          <w:p w:rsidR="00C82537" w:rsidRPr="00A5746B" w:rsidRDefault="00C82537" w:rsidP="00095B0A">
            <w:pPr>
              <w:jc w:val="center"/>
              <w:rPr>
                <w:sz w:val="22"/>
              </w:rPr>
            </w:pPr>
            <w:r w:rsidRPr="00A5746B">
              <w:rPr>
                <w:rFonts w:eastAsia="Times New Roman"/>
                <w:sz w:val="22"/>
                <w:lang w:eastAsia="ru-RU"/>
              </w:rPr>
              <w:t>то же в % от отпуска те</w:t>
            </w:r>
            <w:r w:rsidRPr="00A5746B">
              <w:rPr>
                <w:rFonts w:eastAsia="Times New Roman"/>
                <w:sz w:val="22"/>
                <w:lang w:eastAsia="ru-RU"/>
              </w:rPr>
              <w:t>п</w:t>
            </w:r>
            <w:r w:rsidRPr="00A5746B">
              <w:rPr>
                <w:rFonts w:eastAsia="Times New Roman"/>
                <w:sz w:val="22"/>
                <w:lang w:eastAsia="ru-RU"/>
              </w:rPr>
              <w:t>ловой эне</w:t>
            </w:r>
            <w:r w:rsidRPr="00A5746B">
              <w:rPr>
                <w:rFonts w:eastAsia="Times New Roman"/>
                <w:sz w:val="22"/>
                <w:lang w:eastAsia="ru-RU"/>
              </w:rPr>
              <w:t>р</w:t>
            </w:r>
            <w:r w:rsidRPr="00A5746B">
              <w:rPr>
                <w:rFonts w:eastAsia="Times New Roman"/>
                <w:sz w:val="22"/>
                <w:lang w:eastAsia="ru-RU"/>
              </w:rPr>
              <w:t>гии с колле</w:t>
            </w:r>
            <w:r w:rsidRPr="00A5746B">
              <w:rPr>
                <w:rFonts w:eastAsia="Times New Roman"/>
                <w:sz w:val="22"/>
                <w:lang w:eastAsia="ru-RU"/>
              </w:rPr>
              <w:t>к</w:t>
            </w:r>
            <w:r w:rsidRPr="00A5746B">
              <w:rPr>
                <w:rFonts w:eastAsia="Times New Roman"/>
                <w:sz w:val="22"/>
                <w:lang w:eastAsia="ru-RU"/>
              </w:rPr>
              <w:t>торов исто</w:t>
            </w:r>
            <w:r w:rsidRPr="00A5746B">
              <w:rPr>
                <w:rFonts w:eastAsia="Times New Roman"/>
                <w:sz w:val="22"/>
                <w:lang w:eastAsia="ru-RU"/>
              </w:rPr>
              <w:t>ч</w:t>
            </w:r>
            <w:r w:rsidRPr="00A5746B">
              <w:rPr>
                <w:rFonts w:eastAsia="Times New Roman"/>
                <w:sz w:val="22"/>
                <w:lang w:eastAsia="ru-RU"/>
              </w:rPr>
              <w:t>ника тепл</w:t>
            </w:r>
            <w:r w:rsidRPr="00A5746B">
              <w:rPr>
                <w:rFonts w:eastAsia="Times New Roman"/>
                <w:sz w:val="22"/>
                <w:lang w:eastAsia="ru-RU"/>
              </w:rPr>
              <w:t>о</w:t>
            </w:r>
            <w:r w:rsidRPr="00A5746B">
              <w:rPr>
                <w:rFonts w:eastAsia="Times New Roman"/>
                <w:sz w:val="22"/>
                <w:lang w:eastAsia="ru-RU"/>
              </w:rPr>
              <w:t>вой энергии</w:t>
            </w:r>
          </w:p>
        </w:tc>
        <w:tc>
          <w:tcPr>
            <w:tcW w:w="492" w:type="pct"/>
            <w:vAlign w:val="center"/>
          </w:tcPr>
          <w:p w:rsidR="00C82537" w:rsidRPr="00A5746B" w:rsidRDefault="00C82537" w:rsidP="00095B0A">
            <w:pPr>
              <w:jc w:val="center"/>
              <w:rPr>
                <w:sz w:val="22"/>
              </w:rPr>
            </w:pPr>
            <w:r w:rsidRPr="00A5746B">
              <w:rPr>
                <w:rFonts w:eastAsia="Times New Roman"/>
                <w:sz w:val="22"/>
                <w:lang w:eastAsia="ru-RU"/>
              </w:rPr>
              <w:t>Нормативная величина подпиткаи тепловых сетей по СП 124.13330</w:t>
            </w:r>
            <w:r w:rsidRPr="00A5746B">
              <w:rPr>
                <w:sz w:val="22"/>
              </w:rPr>
              <w:t>, м</w:t>
            </w:r>
            <w:r w:rsidRPr="00A5746B">
              <w:rPr>
                <w:sz w:val="22"/>
                <w:vertAlign w:val="superscript"/>
              </w:rPr>
              <w:t>3</w:t>
            </w:r>
            <w:r w:rsidRPr="00A5746B">
              <w:rPr>
                <w:sz w:val="22"/>
              </w:rPr>
              <w:t>/ч</w:t>
            </w:r>
          </w:p>
        </w:tc>
        <w:tc>
          <w:tcPr>
            <w:tcW w:w="710" w:type="pct"/>
            <w:vAlign w:val="center"/>
          </w:tcPr>
          <w:p w:rsidR="00C82537" w:rsidRPr="00A5746B" w:rsidRDefault="00C82537" w:rsidP="00095B0A">
            <w:pPr>
              <w:jc w:val="center"/>
              <w:rPr>
                <w:sz w:val="22"/>
              </w:rPr>
            </w:pPr>
            <w:r w:rsidRPr="00A5746B">
              <w:rPr>
                <w:rFonts w:eastAsia="Times New Roman"/>
                <w:sz w:val="22"/>
                <w:lang w:eastAsia="ru-RU"/>
              </w:rPr>
              <w:t>Температура тепл</w:t>
            </w:r>
            <w:r w:rsidRPr="00A5746B">
              <w:rPr>
                <w:rFonts w:eastAsia="Times New Roman"/>
                <w:sz w:val="22"/>
                <w:lang w:eastAsia="ru-RU"/>
              </w:rPr>
              <w:t>о</w:t>
            </w:r>
            <w:r w:rsidRPr="00A5746B">
              <w:rPr>
                <w:rFonts w:eastAsia="Times New Roman"/>
                <w:sz w:val="22"/>
                <w:lang w:eastAsia="ru-RU"/>
              </w:rPr>
              <w:t>носителя в пода</w:t>
            </w:r>
            <w:r w:rsidRPr="00A5746B">
              <w:rPr>
                <w:rFonts w:eastAsia="Times New Roman"/>
                <w:sz w:val="22"/>
                <w:lang w:eastAsia="ru-RU"/>
              </w:rPr>
              <w:t>ю</w:t>
            </w:r>
            <w:r w:rsidRPr="00A5746B">
              <w:rPr>
                <w:rFonts w:eastAsia="Times New Roman"/>
                <w:sz w:val="22"/>
                <w:lang w:eastAsia="ru-RU"/>
              </w:rPr>
              <w:t>щем трубопроводе принятая для пр</w:t>
            </w:r>
            <w:r w:rsidRPr="00A5746B">
              <w:rPr>
                <w:rFonts w:eastAsia="Times New Roman"/>
                <w:sz w:val="22"/>
                <w:lang w:eastAsia="ru-RU"/>
              </w:rPr>
              <w:t>о</w:t>
            </w:r>
            <w:r w:rsidRPr="00A5746B">
              <w:rPr>
                <w:rFonts w:eastAsia="Times New Roman"/>
                <w:sz w:val="22"/>
                <w:lang w:eastAsia="ru-RU"/>
              </w:rPr>
              <w:t>ектирования тепл</w:t>
            </w:r>
            <w:r w:rsidRPr="00A5746B">
              <w:rPr>
                <w:rFonts w:eastAsia="Times New Roman"/>
                <w:sz w:val="22"/>
                <w:lang w:eastAsia="ru-RU"/>
              </w:rPr>
              <w:t>о</w:t>
            </w:r>
            <w:r w:rsidRPr="00A5746B">
              <w:rPr>
                <w:rFonts w:eastAsia="Times New Roman"/>
                <w:sz w:val="22"/>
                <w:lang w:eastAsia="ru-RU"/>
              </w:rPr>
              <w:t xml:space="preserve">вых сетей, </w:t>
            </w:r>
            <w:r w:rsidRPr="00A5746B">
              <w:rPr>
                <w:rFonts w:eastAsia="Times New Roman"/>
                <w:sz w:val="22"/>
                <w:vertAlign w:val="superscript"/>
                <w:lang w:eastAsia="ru-RU"/>
              </w:rPr>
              <w:t>0</w:t>
            </w:r>
            <w:r w:rsidRPr="00A5746B">
              <w:rPr>
                <w:rFonts w:eastAsia="Times New Roman"/>
                <w:sz w:val="22"/>
                <w:lang w:eastAsia="ru-RU"/>
              </w:rPr>
              <w:t>С</w:t>
            </w:r>
          </w:p>
        </w:tc>
        <w:tc>
          <w:tcPr>
            <w:tcW w:w="792" w:type="pct"/>
            <w:vAlign w:val="center"/>
          </w:tcPr>
          <w:p w:rsidR="00C82537" w:rsidRPr="00A5746B" w:rsidRDefault="00C82537" w:rsidP="00095B0A">
            <w:pPr>
              <w:jc w:val="center"/>
              <w:rPr>
                <w:sz w:val="22"/>
              </w:rPr>
            </w:pPr>
            <w:r w:rsidRPr="00A5746B">
              <w:rPr>
                <w:rFonts w:eastAsia="Times New Roman"/>
                <w:sz w:val="22"/>
                <w:lang w:eastAsia="ru-RU"/>
              </w:rPr>
              <w:t>Разность температур теплоносителя в п</w:t>
            </w:r>
            <w:r w:rsidRPr="00A5746B">
              <w:rPr>
                <w:rFonts w:eastAsia="Times New Roman"/>
                <w:sz w:val="22"/>
                <w:lang w:eastAsia="ru-RU"/>
              </w:rPr>
              <w:t>о</w:t>
            </w:r>
            <w:r w:rsidRPr="00A5746B">
              <w:rPr>
                <w:rFonts w:eastAsia="Times New Roman"/>
                <w:sz w:val="22"/>
                <w:lang w:eastAsia="ru-RU"/>
              </w:rPr>
              <w:t>дающей и обратной тепломагистрали при расчетной температ</w:t>
            </w:r>
            <w:r w:rsidRPr="00A5746B">
              <w:rPr>
                <w:rFonts w:eastAsia="Times New Roman"/>
                <w:sz w:val="22"/>
                <w:lang w:eastAsia="ru-RU"/>
              </w:rPr>
              <w:t>у</w:t>
            </w:r>
            <w:r w:rsidRPr="00A5746B">
              <w:rPr>
                <w:rFonts w:eastAsia="Times New Roman"/>
                <w:sz w:val="22"/>
                <w:lang w:eastAsia="ru-RU"/>
              </w:rPr>
              <w:t xml:space="preserve">ре наружного воздуха, </w:t>
            </w:r>
            <w:r w:rsidRPr="00A5746B">
              <w:rPr>
                <w:rFonts w:eastAsia="Times New Roman"/>
                <w:sz w:val="22"/>
                <w:vertAlign w:val="superscript"/>
                <w:lang w:eastAsia="ru-RU"/>
              </w:rPr>
              <w:t>0</w:t>
            </w:r>
            <w:r w:rsidRPr="00A5746B">
              <w:rPr>
                <w:rFonts w:eastAsia="Times New Roman"/>
                <w:sz w:val="22"/>
                <w:lang w:eastAsia="ru-RU"/>
              </w:rPr>
              <w:t>С</w:t>
            </w:r>
          </w:p>
        </w:tc>
      </w:tr>
      <w:tr w:rsidR="007B0B93" w:rsidRPr="00A5746B" w:rsidTr="007B0B93">
        <w:trPr>
          <w:cantSplit/>
        </w:trPr>
        <w:tc>
          <w:tcPr>
            <w:tcW w:w="194" w:type="pct"/>
            <w:vAlign w:val="center"/>
          </w:tcPr>
          <w:p w:rsidR="007B0B93" w:rsidRPr="00A5746B" w:rsidRDefault="007B0B93" w:rsidP="007B0B93">
            <w:pPr>
              <w:pStyle w:val="ab"/>
              <w:jc w:val="center"/>
              <w:rPr>
                <w:sz w:val="22"/>
                <w:szCs w:val="22"/>
              </w:rPr>
            </w:pPr>
            <w:r w:rsidRPr="00A5746B">
              <w:rPr>
                <w:sz w:val="22"/>
                <w:szCs w:val="22"/>
              </w:rPr>
              <w:t>1</w:t>
            </w:r>
          </w:p>
        </w:tc>
        <w:tc>
          <w:tcPr>
            <w:tcW w:w="945" w:type="pct"/>
            <w:shd w:val="clear" w:color="auto" w:fill="auto"/>
            <w:vAlign w:val="center"/>
          </w:tcPr>
          <w:p w:rsidR="007B0B93" w:rsidRPr="00A5746B" w:rsidRDefault="007B0B93" w:rsidP="007B0B93">
            <w:pPr>
              <w:jc w:val="center"/>
              <w:rPr>
                <w:sz w:val="22"/>
              </w:rPr>
            </w:pPr>
            <w:r w:rsidRPr="00A5746B">
              <w:rPr>
                <w:sz w:val="22"/>
              </w:rPr>
              <w:t>Котельная (п. Яр, ул. Школьная, 6а)</w:t>
            </w:r>
          </w:p>
        </w:tc>
        <w:tc>
          <w:tcPr>
            <w:tcW w:w="513" w:type="pct"/>
            <w:shd w:val="clear" w:color="auto" w:fill="auto"/>
            <w:vAlign w:val="bottom"/>
          </w:tcPr>
          <w:p w:rsidR="007B0B93" w:rsidRPr="00A5746B" w:rsidRDefault="007B0B93" w:rsidP="007B0B93">
            <w:pPr>
              <w:jc w:val="center"/>
              <w:rPr>
                <w:rFonts w:eastAsia="Times New Roman"/>
                <w:sz w:val="22"/>
                <w:szCs w:val="24"/>
                <w:lang w:eastAsia="ru-RU"/>
              </w:rPr>
            </w:pPr>
            <w:r w:rsidRPr="00A5746B">
              <w:rPr>
                <w:rFonts w:eastAsia="Times New Roman"/>
                <w:sz w:val="22"/>
                <w:szCs w:val="24"/>
                <w:lang w:eastAsia="ru-RU"/>
              </w:rPr>
              <w:t>2763</w:t>
            </w:r>
          </w:p>
        </w:tc>
        <w:tc>
          <w:tcPr>
            <w:tcW w:w="449" w:type="pct"/>
            <w:vAlign w:val="center"/>
          </w:tcPr>
          <w:p w:rsidR="007B0B93" w:rsidRPr="00A5746B" w:rsidRDefault="007B0B93" w:rsidP="007B0B93">
            <w:pPr>
              <w:jc w:val="center"/>
              <w:rPr>
                <w:rFonts w:eastAsia="Times New Roman"/>
                <w:iCs/>
                <w:sz w:val="22"/>
                <w:szCs w:val="24"/>
                <w:lang w:eastAsia="ru-RU"/>
              </w:rPr>
            </w:pPr>
            <w:r w:rsidRPr="00A5746B">
              <w:rPr>
                <w:rFonts w:eastAsia="Times New Roman"/>
                <w:iCs/>
                <w:sz w:val="22"/>
                <w:szCs w:val="24"/>
                <w:lang w:eastAsia="ru-RU"/>
              </w:rPr>
              <w:t>558.10</w:t>
            </w:r>
          </w:p>
        </w:tc>
        <w:tc>
          <w:tcPr>
            <w:tcW w:w="387" w:type="pct"/>
            <w:vAlign w:val="center"/>
          </w:tcPr>
          <w:p w:rsidR="007B0B93" w:rsidRPr="00A5746B" w:rsidRDefault="007B0B93">
            <w:pPr>
              <w:jc w:val="center"/>
              <w:rPr>
                <w:sz w:val="20"/>
                <w:szCs w:val="20"/>
              </w:rPr>
            </w:pPr>
            <w:r w:rsidRPr="00A5746B">
              <w:rPr>
                <w:sz w:val="20"/>
                <w:szCs w:val="20"/>
              </w:rPr>
              <w:t>754,3</w:t>
            </w:r>
          </w:p>
        </w:tc>
        <w:tc>
          <w:tcPr>
            <w:tcW w:w="517" w:type="pct"/>
            <w:vAlign w:val="center"/>
          </w:tcPr>
          <w:p w:rsidR="007B0B93" w:rsidRPr="00A5746B" w:rsidRDefault="007B0B93">
            <w:pPr>
              <w:jc w:val="center"/>
              <w:rPr>
                <w:sz w:val="20"/>
                <w:szCs w:val="20"/>
              </w:rPr>
            </w:pPr>
            <w:r w:rsidRPr="00A5746B">
              <w:rPr>
                <w:sz w:val="20"/>
                <w:szCs w:val="20"/>
              </w:rPr>
              <w:t>12,2</w:t>
            </w:r>
          </w:p>
        </w:tc>
        <w:tc>
          <w:tcPr>
            <w:tcW w:w="492" w:type="pct"/>
            <w:vAlign w:val="center"/>
          </w:tcPr>
          <w:p w:rsidR="007B0B93" w:rsidRPr="00A5746B" w:rsidRDefault="007B0B93">
            <w:pPr>
              <w:jc w:val="center"/>
              <w:rPr>
                <w:sz w:val="20"/>
                <w:szCs w:val="20"/>
              </w:rPr>
            </w:pPr>
            <w:r w:rsidRPr="00A5746B">
              <w:rPr>
                <w:sz w:val="20"/>
                <w:szCs w:val="20"/>
              </w:rPr>
              <w:t>0,231</w:t>
            </w:r>
          </w:p>
        </w:tc>
        <w:tc>
          <w:tcPr>
            <w:tcW w:w="710" w:type="pct"/>
            <w:vAlign w:val="center"/>
          </w:tcPr>
          <w:p w:rsidR="007B0B93" w:rsidRPr="00A5746B" w:rsidRDefault="007B0B93" w:rsidP="007B0B93">
            <w:pPr>
              <w:jc w:val="center"/>
              <w:rPr>
                <w:sz w:val="22"/>
              </w:rPr>
            </w:pPr>
            <w:r w:rsidRPr="00A5746B">
              <w:rPr>
                <w:sz w:val="22"/>
              </w:rPr>
              <w:t>95/70</w:t>
            </w:r>
          </w:p>
        </w:tc>
        <w:tc>
          <w:tcPr>
            <w:tcW w:w="792" w:type="pct"/>
            <w:vAlign w:val="center"/>
          </w:tcPr>
          <w:p w:rsidR="007B0B93" w:rsidRPr="00A5746B" w:rsidRDefault="007B0B93" w:rsidP="007B0B93">
            <w:pPr>
              <w:jc w:val="center"/>
              <w:rPr>
                <w:sz w:val="22"/>
              </w:rPr>
            </w:pPr>
            <w:r w:rsidRPr="00A5746B">
              <w:rPr>
                <w:sz w:val="22"/>
              </w:rPr>
              <w:t>25</w:t>
            </w:r>
          </w:p>
        </w:tc>
      </w:tr>
      <w:tr w:rsidR="007B0B93" w:rsidRPr="00A5746B" w:rsidTr="007B0B93">
        <w:trPr>
          <w:cantSplit/>
        </w:trPr>
        <w:tc>
          <w:tcPr>
            <w:tcW w:w="194" w:type="pct"/>
            <w:vAlign w:val="center"/>
          </w:tcPr>
          <w:p w:rsidR="007B0B93" w:rsidRPr="00A5746B" w:rsidRDefault="007B0B93" w:rsidP="007B0B93">
            <w:pPr>
              <w:pStyle w:val="ab"/>
              <w:jc w:val="center"/>
              <w:rPr>
                <w:sz w:val="22"/>
                <w:szCs w:val="22"/>
              </w:rPr>
            </w:pPr>
            <w:r w:rsidRPr="00A5746B">
              <w:rPr>
                <w:sz w:val="22"/>
                <w:szCs w:val="22"/>
              </w:rPr>
              <w:t>2</w:t>
            </w:r>
          </w:p>
        </w:tc>
        <w:tc>
          <w:tcPr>
            <w:tcW w:w="945" w:type="pct"/>
            <w:shd w:val="clear" w:color="auto" w:fill="auto"/>
            <w:vAlign w:val="center"/>
          </w:tcPr>
          <w:p w:rsidR="007B0B93" w:rsidRPr="00A5746B" w:rsidRDefault="007B0B93" w:rsidP="007B0B93">
            <w:pPr>
              <w:jc w:val="center"/>
              <w:rPr>
                <w:sz w:val="22"/>
              </w:rPr>
            </w:pPr>
            <w:r w:rsidRPr="00A5746B">
              <w:rPr>
                <w:sz w:val="22"/>
              </w:rPr>
              <w:t>Котельная (с.Дизьмино, ул. Школьная, 26а)</w:t>
            </w:r>
          </w:p>
        </w:tc>
        <w:tc>
          <w:tcPr>
            <w:tcW w:w="513" w:type="pct"/>
            <w:shd w:val="clear" w:color="auto" w:fill="auto"/>
            <w:vAlign w:val="bottom"/>
          </w:tcPr>
          <w:p w:rsidR="007B0B93" w:rsidRPr="00A5746B" w:rsidRDefault="007B0B93" w:rsidP="007B0B93">
            <w:pPr>
              <w:jc w:val="center"/>
              <w:rPr>
                <w:rFonts w:eastAsia="Times New Roman"/>
                <w:sz w:val="22"/>
                <w:szCs w:val="24"/>
                <w:lang w:eastAsia="ru-RU"/>
              </w:rPr>
            </w:pPr>
            <w:r w:rsidRPr="00A5746B">
              <w:rPr>
                <w:rFonts w:eastAsia="Times New Roman"/>
                <w:sz w:val="22"/>
                <w:szCs w:val="24"/>
                <w:lang w:eastAsia="ru-RU"/>
              </w:rPr>
              <w:t>926</w:t>
            </w:r>
          </w:p>
        </w:tc>
        <w:tc>
          <w:tcPr>
            <w:tcW w:w="449" w:type="pct"/>
            <w:vAlign w:val="center"/>
          </w:tcPr>
          <w:p w:rsidR="007B0B93" w:rsidRPr="00A5746B" w:rsidRDefault="007B0B93" w:rsidP="007B0B93">
            <w:pPr>
              <w:jc w:val="center"/>
              <w:rPr>
                <w:rFonts w:eastAsia="Times New Roman"/>
                <w:iCs/>
                <w:sz w:val="22"/>
                <w:szCs w:val="24"/>
                <w:lang w:eastAsia="ru-RU"/>
              </w:rPr>
            </w:pPr>
            <w:r w:rsidRPr="00A5746B">
              <w:rPr>
                <w:rFonts w:eastAsia="Times New Roman"/>
                <w:iCs/>
                <w:sz w:val="22"/>
                <w:szCs w:val="24"/>
                <w:lang w:eastAsia="ru-RU"/>
              </w:rPr>
              <w:t>115,610</w:t>
            </w:r>
          </w:p>
        </w:tc>
        <w:tc>
          <w:tcPr>
            <w:tcW w:w="387" w:type="pct"/>
            <w:vAlign w:val="center"/>
          </w:tcPr>
          <w:p w:rsidR="007B0B93" w:rsidRPr="00A5746B" w:rsidRDefault="007B0B93">
            <w:pPr>
              <w:jc w:val="center"/>
              <w:rPr>
                <w:sz w:val="20"/>
                <w:szCs w:val="20"/>
              </w:rPr>
            </w:pPr>
            <w:r w:rsidRPr="00A5746B">
              <w:rPr>
                <w:sz w:val="20"/>
                <w:szCs w:val="20"/>
              </w:rPr>
              <w:t>133,0</w:t>
            </w:r>
          </w:p>
        </w:tc>
        <w:tc>
          <w:tcPr>
            <w:tcW w:w="517" w:type="pct"/>
            <w:vAlign w:val="center"/>
          </w:tcPr>
          <w:p w:rsidR="007B0B93" w:rsidRPr="00A5746B" w:rsidRDefault="007B0B93">
            <w:pPr>
              <w:jc w:val="center"/>
              <w:rPr>
                <w:sz w:val="20"/>
                <w:szCs w:val="20"/>
              </w:rPr>
            </w:pPr>
            <w:r w:rsidRPr="00A5746B">
              <w:rPr>
                <w:sz w:val="20"/>
                <w:szCs w:val="20"/>
              </w:rPr>
              <w:t>11,9</w:t>
            </w:r>
          </w:p>
        </w:tc>
        <w:tc>
          <w:tcPr>
            <w:tcW w:w="492" w:type="pct"/>
            <w:vAlign w:val="center"/>
          </w:tcPr>
          <w:p w:rsidR="007B0B93" w:rsidRPr="00A5746B" w:rsidRDefault="007B0B93">
            <w:pPr>
              <w:jc w:val="center"/>
              <w:rPr>
                <w:sz w:val="20"/>
                <w:szCs w:val="20"/>
              </w:rPr>
            </w:pPr>
            <w:r w:rsidRPr="00A5746B">
              <w:rPr>
                <w:sz w:val="20"/>
                <w:szCs w:val="20"/>
              </w:rPr>
              <w:t>0,036</w:t>
            </w:r>
          </w:p>
        </w:tc>
        <w:tc>
          <w:tcPr>
            <w:tcW w:w="710" w:type="pct"/>
            <w:vAlign w:val="center"/>
          </w:tcPr>
          <w:p w:rsidR="007B0B93" w:rsidRPr="00A5746B" w:rsidRDefault="007B0B93" w:rsidP="007B0B93">
            <w:pPr>
              <w:jc w:val="center"/>
              <w:rPr>
                <w:sz w:val="22"/>
              </w:rPr>
            </w:pPr>
            <w:r w:rsidRPr="00A5746B">
              <w:rPr>
                <w:sz w:val="22"/>
              </w:rPr>
              <w:t>95/70</w:t>
            </w:r>
          </w:p>
        </w:tc>
        <w:tc>
          <w:tcPr>
            <w:tcW w:w="792" w:type="pct"/>
            <w:vAlign w:val="center"/>
          </w:tcPr>
          <w:p w:rsidR="007B0B93" w:rsidRPr="00A5746B" w:rsidRDefault="007B0B93" w:rsidP="007B0B93">
            <w:pPr>
              <w:jc w:val="center"/>
              <w:rPr>
                <w:sz w:val="22"/>
              </w:rPr>
            </w:pPr>
            <w:r w:rsidRPr="00A5746B">
              <w:rPr>
                <w:sz w:val="22"/>
              </w:rPr>
              <w:t>25</w:t>
            </w:r>
          </w:p>
        </w:tc>
      </w:tr>
      <w:tr w:rsidR="007B0B93" w:rsidRPr="00A5746B" w:rsidTr="007B0B93">
        <w:trPr>
          <w:cantSplit/>
        </w:trPr>
        <w:tc>
          <w:tcPr>
            <w:tcW w:w="194" w:type="pct"/>
            <w:vAlign w:val="center"/>
          </w:tcPr>
          <w:p w:rsidR="007B0B93" w:rsidRPr="00A5746B" w:rsidRDefault="007B0B93" w:rsidP="007B0B93">
            <w:pPr>
              <w:pStyle w:val="ab"/>
              <w:jc w:val="center"/>
              <w:rPr>
                <w:sz w:val="22"/>
                <w:szCs w:val="22"/>
              </w:rPr>
            </w:pPr>
            <w:r w:rsidRPr="00A5746B">
              <w:rPr>
                <w:sz w:val="22"/>
                <w:szCs w:val="22"/>
              </w:rPr>
              <w:t>3</w:t>
            </w:r>
          </w:p>
        </w:tc>
        <w:tc>
          <w:tcPr>
            <w:tcW w:w="945" w:type="pct"/>
            <w:shd w:val="clear" w:color="auto" w:fill="auto"/>
            <w:vAlign w:val="center"/>
          </w:tcPr>
          <w:p w:rsidR="007B0B93" w:rsidRPr="00A5746B" w:rsidRDefault="007B0B93" w:rsidP="007B0B93">
            <w:pPr>
              <w:jc w:val="center"/>
              <w:rPr>
                <w:sz w:val="22"/>
              </w:rPr>
            </w:pPr>
            <w:r w:rsidRPr="00A5746B">
              <w:rPr>
                <w:sz w:val="22"/>
              </w:rPr>
              <w:t>Котельная (п.Яр, ул. Сове</w:t>
            </w:r>
            <w:r w:rsidRPr="00A5746B">
              <w:rPr>
                <w:sz w:val="22"/>
              </w:rPr>
              <w:t>т</w:t>
            </w:r>
            <w:r w:rsidRPr="00A5746B">
              <w:rPr>
                <w:sz w:val="22"/>
              </w:rPr>
              <w:t>ская, 1)</w:t>
            </w:r>
          </w:p>
        </w:tc>
        <w:tc>
          <w:tcPr>
            <w:tcW w:w="513" w:type="pct"/>
            <w:shd w:val="clear" w:color="auto" w:fill="auto"/>
            <w:vAlign w:val="bottom"/>
          </w:tcPr>
          <w:p w:rsidR="007B0B93" w:rsidRPr="00A5746B" w:rsidRDefault="007B0B93" w:rsidP="007B0B93">
            <w:pPr>
              <w:jc w:val="center"/>
              <w:rPr>
                <w:rFonts w:eastAsia="Times New Roman"/>
                <w:sz w:val="22"/>
                <w:szCs w:val="24"/>
                <w:lang w:eastAsia="ru-RU"/>
              </w:rPr>
            </w:pPr>
            <w:r w:rsidRPr="00A5746B">
              <w:rPr>
                <w:rFonts w:eastAsia="Times New Roman"/>
                <w:sz w:val="22"/>
                <w:szCs w:val="24"/>
                <w:lang w:eastAsia="ru-RU"/>
              </w:rPr>
              <w:t>2356</w:t>
            </w:r>
          </w:p>
        </w:tc>
        <w:tc>
          <w:tcPr>
            <w:tcW w:w="449" w:type="pct"/>
            <w:vAlign w:val="center"/>
          </w:tcPr>
          <w:p w:rsidR="007B0B93" w:rsidRPr="00A5746B" w:rsidRDefault="007B0B93" w:rsidP="007B0B93">
            <w:pPr>
              <w:jc w:val="center"/>
              <w:rPr>
                <w:rFonts w:eastAsia="Times New Roman"/>
                <w:iCs/>
                <w:sz w:val="22"/>
                <w:szCs w:val="24"/>
                <w:lang w:eastAsia="ru-RU"/>
              </w:rPr>
            </w:pPr>
            <w:r w:rsidRPr="00A5746B">
              <w:rPr>
                <w:rFonts w:eastAsia="Times New Roman"/>
                <w:iCs/>
                <w:sz w:val="22"/>
                <w:szCs w:val="24"/>
                <w:lang w:eastAsia="ru-RU"/>
              </w:rPr>
              <w:t>458.79</w:t>
            </w:r>
          </w:p>
        </w:tc>
        <w:tc>
          <w:tcPr>
            <w:tcW w:w="387" w:type="pct"/>
            <w:vAlign w:val="center"/>
          </w:tcPr>
          <w:p w:rsidR="007B0B93" w:rsidRPr="00A5746B" w:rsidRDefault="007B0B93">
            <w:pPr>
              <w:jc w:val="center"/>
              <w:rPr>
                <w:sz w:val="20"/>
                <w:szCs w:val="20"/>
              </w:rPr>
            </w:pPr>
            <w:r w:rsidRPr="00A5746B">
              <w:rPr>
                <w:sz w:val="20"/>
                <w:szCs w:val="20"/>
              </w:rPr>
              <w:t>664,6</w:t>
            </w:r>
          </w:p>
        </w:tc>
        <w:tc>
          <w:tcPr>
            <w:tcW w:w="517" w:type="pct"/>
            <w:vAlign w:val="center"/>
          </w:tcPr>
          <w:p w:rsidR="007B0B93" w:rsidRPr="00A5746B" w:rsidRDefault="007B0B93">
            <w:pPr>
              <w:jc w:val="center"/>
              <w:rPr>
                <w:sz w:val="20"/>
                <w:szCs w:val="20"/>
              </w:rPr>
            </w:pPr>
            <w:r w:rsidRPr="00A5746B">
              <w:rPr>
                <w:sz w:val="20"/>
                <w:szCs w:val="20"/>
              </w:rPr>
              <w:t>24,1</w:t>
            </w:r>
          </w:p>
        </w:tc>
        <w:tc>
          <w:tcPr>
            <w:tcW w:w="492" w:type="pct"/>
            <w:vAlign w:val="center"/>
          </w:tcPr>
          <w:p w:rsidR="007B0B93" w:rsidRPr="00A5746B" w:rsidRDefault="007B0B93">
            <w:pPr>
              <w:jc w:val="center"/>
              <w:rPr>
                <w:sz w:val="20"/>
                <w:szCs w:val="20"/>
              </w:rPr>
            </w:pPr>
            <w:r w:rsidRPr="00A5746B">
              <w:rPr>
                <w:sz w:val="20"/>
                <w:szCs w:val="20"/>
              </w:rPr>
              <w:t>0,148</w:t>
            </w:r>
          </w:p>
        </w:tc>
        <w:tc>
          <w:tcPr>
            <w:tcW w:w="710" w:type="pct"/>
            <w:vAlign w:val="center"/>
          </w:tcPr>
          <w:p w:rsidR="007B0B93" w:rsidRPr="00A5746B" w:rsidRDefault="007B0B93" w:rsidP="007B0B93">
            <w:pPr>
              <w:jc w:val="center"/>
              <w:rPr>
                <w:sz w:val="22"/>
              </w:rPr>
            </w:pPr>
            <w:r w:rsidRPr="00A5746B">
              <w:rPr>
                <w:sz w:val="22"/>
              </w:rPr>
              <w:t>95/70</w:t>
            </w:r>
          </w:p>
        </w:tc>
        <w:tc>
          <w:tcPr>
            <w:tcW w:w="792" w:type="pct"/>
            <w:vAlign w:val="center"/>
          </w:tcPr>
          <w:p w:rsidR="007B0B93" w:rsidRPr="00A5746B" w:rsidRDefault="007B0B93" w:rsidP="007B0B93">
            <w:pPr>
              <w:jc w:val="center"/>
              <w:rPr>
                <w:sz w:val="22"/>
              </w:rPr>
            </w:pPr>
            <w:r w:rsidRPr="00A5746B">
              <w:rPr>
                <w:sz w:val="22"/>
              </w:rPr>
              <w:t>25</w:t>
            </w:r>
          </w:p>
        </w:tc>
      </w:tr>
      <w:tr w:rsidR="007B0B93" w:rsidRPr="00A5746B" w:rsidTr="007B0B93">
        <w:trPr>
          <w:cantSplit/>
        </w:trPr>
        <w:tc>
          <w:tcPr>
            <w:tcW w:w="194" w:type="pct"/>
            <w:vAlign w:val="center"/>
          </w:tcPr>
          <w:p w:rsidR="007B0B93" w:rsidRPr="00A5746B" w:rsidRDefault="007B0B93" w:rsidP="007B0B93">
            <w:pPr>
              <w:pStyle w:val="ab"/>
              <w:jc w:val="center"/>
              <w:rPr>
                <w:sz w:val="22"/>
                <w:szCs w:val="22"/>
              </w:rPr>
            </w:pPr>
            <w:r w:rsidRPr="00A5746B">
              <w:rPr>
                <w:sz w:val="22"/>
                <w:szCs w:val="22"/>
              </w:rPr>
              <w:t>4</w:t>
            </w:r>
          </w:p>
        </w:tc>
        <w:tc>
          <w:tcPr>
            <w:tcW w:w="945" w:type="pct"/>
            <w:shd w:val="clear" w:color="auto" w:fill="auto"/>
            <w:vAlign w:val="center"/>
          </w:tcPr>
          <w:p w:rsidR="007B0B93" w:rsidRPr="00A5746B" w:rsidRDefault="007B0B93" w:rsidP="007B0B93">
            <w:pPr>
              <w:jc w:val="center"/>
              <w:rPr>
                <w:sz w:val="22"/>
              </w:rPr>
            </w:pPr>
            <w:r w:rsidRPr="00A5746B">
              <w:rPr>
                <w:sz w:val="22"/>
              </w:rPr>
              <w:t>Котельная (с.Пудем, ул. Гагарина, 2а)</w:t>
            </w:r>
          </w:p>
        </w:tc>
        <w:tc>
          <w:tcPr>
            <w:tcW w:w="513" w:type="pct"/>
            <w:shd w:val="clear" w:color="auto" w:fill="auto"/>
            <w:vAlign w:val="bottom"/>
          </w:tcPr>
          <w:p w:rsidR="007B0B93" w:rsidRPr="00A5746B" w:rsidRDefault="007B0B93" w:rsidP="007B0B93">
            <w:pPr>
              <w:jc w:val="center"/>
              <w:rPr>
                <w:rFonts w:eastAsia="Times New Roman"/>
                <w:sz w:val="22"/>
                <w:szCs w:val="24"/>
                <w:lang w:eastAsia="ru-RU"/>
              </w:rPr>
            </w:pPr>
            <w:r w:rsidRPr="00A5746B">
              <w:rPr>
                <w:rFonts w:eastAsia="Times New Roman"/>
                <w:sz w:val="22"/>
                <w:szCs w:val="24"/>
                <w:lang w:eastAsia="ru-RU"/>
              </w:rPr>
              <w:t>5300</w:t>
            </w:r>
          </w:p>
        </w:tc>
        <w:tc>
          <w:tcPr>
            <w:tcW w:w="449" w:type="pct"/>
            <w:vAlign w:val="center"/>
          </w:tcPr>
          <w:p w:rsidR="007B0B93" w:rsidRPr="00A5746B" w:rsidRDefault="007B0B93" w:rsidP="007B0B93">
            <w:pPr>
              <w:jc w:val="center"/>
              <w:rPr>
                <w:rFonts w:eastAsia="Times New Roman"/>
                <w:iCs/>
                <w:sz w:val="22"/>
                <w:szCs w:val="24"/>
                <w:lang w:eastAsia="ru-RU"/>
              </w:rPr>
            </w:pPr>
            <w:r w:rsidRPr="00A5746B">
              <w:rPr>
                <w:rFonts w:eastAsia="Times New Roman"/>
                <w:iCs/>
                <w:sz w:val="22"/>
                <w:szCs w:val="24"/>
                <w:lang w:eastAsia="ru-RU"/>
              </w:rPr>
              <w:t>927,00</w:t>
            </w:r>
          </w:p>
        </w:tc>
        <w:tc>
          <w:tcPr>
            <w:tcW w:w="387" w:type="pct"/>
            <w:vAlign w:val="center"/>
          </w:tcPr>
          <w:p w:rsidR="007B0B93" w:rsidRPr="00A5746B" w:rsidRDefault="007B0B93">
            <w:pPr>
              <w:jc w:val="center"/>
              <w:rPr>
                <w:sz w:val="20"/>
                <w:szCs w:val="20"/>
              </w:rPr>
            </w:pPr>
            <w:r w:rsidRPr="00A5746B">
              <w:rPr>
                <w:sz w:val="20"/>
                <w:szCs w:val="20"/>
              </w:rPr>
              <w:t>1328,0</w:t>
            </w:r>
          </w:p>
        </w:tc>
        <w:tc>
          <w:tcPr>
            <w:tcW w:w="517" w:type="pct"/>
            <w:vAlign w:val="center"/>
          </w:tcPr>
          <w:p w:rsidR="007B0B93" w:rsidRPr="00A5746B" w:rsidRDefault="007B0B93">
            <w:pPr>
              <w:jc w:val="center"/>
              <w:rPr>
                <w:sz w:val="20"/>
                <w:szCs w:val="20"/>
              </w:rPr>
            </w:pPr>
            <w:r w:rsidRPr="00A5746B">
              <w:rPr>
                <w:sz w:val="20"/>
                <w:szCs w:val="20"/>
              </w:rPr>
              <w:t>18,5</w:t>
            </w:r>
          </w:p>
        </w:tc>
        <w:tc>
          <w:tcPr>
            <w:tcW w:w="492" w:type="pct"/>
            <w:vAlign w:val="center"/>
          </w:tcPr>
          <w:p w:rsidR="007B0B93" w:rsidRPr="00A5746B" w:rsidRDefault="007B0B93">
            <w:pPr>
              <w:jc w:val="center"/>
              <w:rPr>
                <w:sz w:val="20"/>
                <w:szCs w:val="20"/>
              </w:rPr>
            </w:pPr>
            <w:r w:rsidRPr="00A5746B">
              <w:rPr>
                <w:sz w:val="20"/>
                <w:szCs w:val="20"/>
              </w:rPr>
              <w:t>0,295</w:t>
            </w:r>
          </w:p>
        </w:tc>
        <w:tc>
          <w:tcPr>
            <w:tcW w:w="710" w:type="pct"/>
            <w:vAlign w:val="center"/>
          </w:tcPr>
          <w:p w:rsidR="007B0B93" w:rsidRPr="00A5746B" w:rsidRDefault="007B0B93" w:rsidP="007B0B93">
            <w:pPr>
              <w:jc w:val="center"/>
              <w:rPr>
                <w:sz w:val="22"/>
              </w:rPr>
            </w:pPr>
            <w:r w:rsidRPr="00A5746B">
              <w:rPr>
                <w:sz w:val="22"/>
              </w:rPr>
              <w:t>95/70</w:t>
            </w:r>
          </w:p>
        </w:tc>
        <w:tc>
          <w:tcPr>
            <w:tcW w:w="792" w:type="pct"/>
            <w:vAlign w:val="center"/>
          </w:tcPr>
          <w:p w:rsidR="007B0B93" w:rsidRPr="00A5746B" w:rsidRDefault="007B0B93" w:rsidP="007B0B93">
            <w:pPr>
              <w:jc w:val="center"/>
              <w:rPr>
                <w:sz w:val="22"/>
              </w:rPr>
            </w:pPr>
            <w:r w:rsidRPr="00A5746B">
              <w:rPr>
                <w:sz w:val="22"/>
              </w:rPr>
              <w:t>25</w:t>
            </w:r>
          </w:p>
        </w:tc>
      </w:tr>
      <w:tr w:rsidR="007B0B93" w:rsidRPr="00A5746B" w:rsidTr="007B0B93">
        <w:trPr>
          <w:cantSplit/>
        </w:trPr>
        <w:tc>
          <w:tcPr>
            <w:tcW w:w="194" w:type="pct"/>
            <w:vAlign w:val="center"/>
          </w:tcPr>
          <w:p w:rsidR="007B0B93" w:rsidRPr="00A5746B" w:rsidRDefault="007B0B93" w:rsidP="007B0B93">
            <w:pPr>
              <w:pStyle w:val="ab"/>
              <w:jc w:val="center"/>
              <w:rPr>
                <w:sz w:val="22"/>
                <w:szCs w:val="22"/>
              </w:rPr>
            </w:pPr>
            <w:r w:rsidRPr="00A5746B">
              <w:rPr>
                <w:sz w:val="22"/>
                <w:szCs w:val="22"/>
              </w:rPr>
              <w:t>5</w:t>
            </w:r>
          </w:p>
        </w:tc>
        <w:tc>
          <w:tcPr>
            <w:tcW w:w="945" w:type="pct"/>
            <w:shd w:val="clear" w:color="auto" w:fill="auto"/>
            <w:vAlign w:val="center"/>
          </w:tcPr>
          <w:p w:rsidR="007B0B93" w:rsidRPr="00A5746B" w:rsidRDefault="007B0B93" w:rsidP="007B0B93">
            <w:pPr>
              <w:jc w:val="center"/>
              <w:rPr>
                <w:sz w:val="22"/>
              </w:rPr>
            </w:pPr>
            <w:r w:rsidRPr="00A5746B">
              <w:rPr>
                <w:sz w:val="22"/>
              </w:rPr>
              <w:t>Котельная (п.Яр, ул. Ф.Васильева, 6а)</w:t>
            </w:r>
          </w:p>
        </w:tc>
        <w:tc>
          <w:tcPr>
            <w:tcW w:w="513" w:type="pct"/>
            <w:shd w:val="clear" w:color="auto" w:fill="auto"/>
            <w:vAlign w:val="center"/>
          </w:tcPr>
          <w:p w:rsidR="007B0B93" w:rsidRPr="00A5746B" w:rsidRDefault="007B0B93" w:rsidP="007B0B93">
            <w:pPr>
              <w:jc w:val="center"/>
              <w:rPr>
                <w:rFonts w:eastAsia="Times New Roman"/>
                <w:sz w:val="22"/>
                <w:szCs w:val="24"/>
                <w:lang w:eastAsia="ru-RU"/>
              </w:rPr>
            </w:pPr>
            <w:r w:rsidRPr="00A5746B">
              <w:rPr>
                <w:rFonts w:eastAsia="Times New Roman"/>
                <w:sz w:val="22"/>
                <w:szCs w:val="24"/>
                <w:lang w:eastAsia="ru-RU"/>
              </w:rPr>
              <w:t>3890</w:t>
            </w:r>
          </w:p>
        </w:tc>
        <w:tc>
          <w:tcPr>
            <w:tcW w:w="449" w:type="pct"/>
            <w:vAlign w:val="center"/>
          </w:tcPr>
          <w:p w:rsidR="007B0B93" w:rsidRPr="00A5746B" w:rsidRDefault="007B0B93" w:rsidP="007B0B93">
            <w:pPr>
              <w:jc w:val="center"/>
              <w:rPr>
                <w:rFonts w:eastAsia="Times New Roman"/>
                <w:iCs/>
                <w:sz w:val="22"/>
                <w:szCs w:val="24"/>
                <w:lang w:eastAsia="ru-RU"/>
              </w:rPr>
            </w:pPr>
            <w:r w:rsidRPr="00A5746B">
              <w:rPr>
                <w:rFonts w:eastAsia="Times New Roman"/>
                <w:iCs/>
                <w:sz w:val="22"/>
                <w:szCs w:val="24"/>
                <w:lang w:eastAsia="ru-RU"/>
              </w:rPr>
              <w:t>580,61</w:t>
            </w:r>
          </w:p>
        </w:tc>
        <w:tc>
          <w:tcPr>
            <w:tcW w:w="387" w:type="pct"/>
            <w:vAlign w:val="center"/>
          </w:tcPr>
          <w:p w:rsidR="007B0B93" w:rsidRPr="00A5746B" w:rsidRDefault="007B0B93">
            <w:pPr>
              <w:jc w:val="center"/>
              <w:rPr>
                <w:sz w:val="20"/>
                <w:szCs w:val="20"/>
              </w:rPr>
            </w:pPr>
            <w:r w:rsidRPr="00A5746B">
              <w:rPr>
                <w:sz w:val="20"/>
                <w:szCs w:val="20"/>
              </w:rPr>
              <w:t>923,2</w:t>
            </w:r>
          </w:p>
        </w:tc>
        <w:tc>
          <w:tcPr>
            <w:tcW w:w="517" w:type="pct"/>
            <w:vAlign w:val="center"/>
          </w:tcPr>
          <w:p w:rsidR="007B0B93" w:rsidRPr="00A5746B" w:rsidRDefault="007B0B93">
            <w:pPr>
              <w:jc w:val="center"/>
              <w:rPr>
                <w:sz w:val="20"/>
                <w:szCs w:val="20"/>
              </w:rPr>
            </w:pPr>
            <w:r w:rsidRPr="00A5746B">
              <w:rPr>
                <w:sz w:val="20"/>
                <w:szCs w:val="20"/>
              </w:rPr>
              <w:t>15,1</w:t>
            </w:r>
          </w:p>
        </w:tc>
        <w:tc>
          <w:tcPr>
            <w:tcW w:w="492" w:type="pct"/>
            <w:vAlign w:val="center"/>
          </w:tcPr>
          <w:p w:rsidR="007B0B93" w:rsidRPr="00A5746B" w:rsidRDefault="007B0B93">
            <w:pPr>
              <w:jc w:val="center"/>
              <w:rPr>
                <w:sz w:val="20"/>
                <w:szCs w:val="20"/>
              </w:rPr>
            </w:pPr>
            <w:r w:rsidRPr="00A5746B">
              <w:rPr>
                <w:sz w:val="20"/>
                <w:szCs w:val="20"/>
              </w:rPr>
              <w:t>0,246</w:t>
            </w:r>
          </w:p>
        </w:tc>
        <w:tc>
          <w:tcPr>
            <w:tcW w:w="710" w:type="pct"/>
            <w:vAlign w:val="center"/>
          </w:tcPr>
          <w:p w:rsidR="007B0B93" w:rsidRPr="00A5746B" w:rsidRDefault="007B0B93" w:rsidP="007B0B93">
            <w:pPr>
              <w:jc w:val="center"/>
              <w:rPr>
                <w:sz w:val="22"/>
              </w:rPr>
            </w:pPr>
            <w:r w:rsidRPr="00A5746B">
              <w:rPr>
                <w:sz w:val="22"/>
              </w:rPr>
              <w:t>95/70</w:t>
            </w:r>
          </w:p>
        </w:tc>
        <w:tc>
          <w:tcPr>
            <w:tcW w:w="792" w:type="pct"/>
            <w:vAlign w:val="center"/>
          </w:tcPr>
          <w:p w:rsidR="007B0B93" w:rsidRPr="00A5746B" w:rsidRDefault="007B0B93" w:rsidP="007B0B93">
            <w:pPr>
              <w:jc w:val="center"/>
              <w:rPr>
                <w:sz w:val="22"/>
              </w:rPr>
            </w:pPr>
            <w:r w:rsidRPr="00A5746B">
              <w:rPr>
                <w:sz w:val="22"/>
              </w:rPr>
              <w:t>25</w:t>
            </w:r>
          </w:p>
        </w:tc>
      </w:tr>
      <w:tr w:rsidR="007B0B93" w:rsidRPr="00A5746B" w:rsidTr="007B0B93">
        <w:trPr>
          <w:cantSplit/>
        </w:trPr>
        <w:tc>
          <w:tcPr>
            <w:tcW w:w="194" w:type="pct"/>
            <w:vAlign w:val="center"/>
          </w:tcPr>
          <w:p w:rsidR="007B0B93" w:rsidRPr="00A5746B" w:rsidRDefault="007B0B93" w:rsidP="007B0B93">
            <w:pPr>
              <w:pStyle w:val="ab"/>
              <w:jc w:val="center"/>
              <w:rPr>
                <w:sz w:val="22"/>
                <w:szCs w:val="22"/>
              </w:rPr>
            </w:pPr>
            <w:r w:rsidRPr="00A5746B">
              <w:rPr>
                <w:sz w:val="22"/>
                <w:szCs w:val="22"/>
              </w:rPr>
              <w:t>6</w:t>
            </w:r>
          </w:p>
        </w:tc>
        <w:tc>
          <w:tcPr>
            <w:tcW w:w="945" w:type="pct"/>
            <w:shd w:val="clear" w:color="auto" w:fill="auto"/>
            <w:vAlign w:val="center"/>
          </w:tcPr>
          <w:p w:rsidR="007B0B93" w:rsidRPr="00A5746B" w:rsidRDefault="007B0B93" w:rsidP="007B0B93">
            <w:pPr>
              <w:jc w:val="center"/>
              <w:rPr>
                <w:sz w:val="22"/>
              </w:rPr>
            </w:pPr>
            <w:r w:rsidRPr="00A5746B">
              <w:rPr>
                <w:sz w:val="22"/>
              </w:rPr>
              <w:t>Котельная (п.Яр, ул. Ф.Васильева, 29а)</w:t>
            </w:r>
          </w:p>
        </w:tc>
        <w:tc>
          <w:tcPr>
            <w:tcW w:w="513" w:type="pct"/>
            <w:shd w:val="clear" w:color="auto" w:fill="auto"/>
            <w:vAlign w:val="center"/>
          </w:tcPr>
          <w:p w:rsidR="007B0B93" w:rsidRPr="00A5746B" w:rsidRDefault="007B0B93" w:rsidP="007B0B93">
            <w:pPr>
              <w:jc w:val="center"/>
              <w:rPr>
                <w:rFonts w:eastAsia="Times New Roman"/>
                <w:sz w:val="22"/>
                <w:szCs w:val="24"/>
                <w:lang w:eastAsia="ru-RU"/>
              </w:rPr>
            </w:pPr>
            <w:r w:rsidRPr="00A5746B">
              <w:rPr>
                <w:rFonts w:eastAsia="Times New Roman"/>
                <w:sz w:val="22"/>
                <w:szCs w:val="24"/>
                <w:lang w:eastAsia="ru-RU"/>
              </w:rPr>
              <w:t>2503</w:t>
            </w:r>
          </w:p>
        </w:tc>
        <w:tc>
          <w:tcPr>
            <w:tcW w:w="449" w:type="pct"/>
            <w:vAlign w:val="center"/>
          </w:tcPr>
          <w:p w:rsidR="007B0B93" w:rsidRPr="00A5746B" w:rsidRDefault="007B0B93" w:rsidP="007B0B93">
            <w:pPr>
              <w:jc w:val="center"/>
              <w:rPr>
                <w:rFonts w:eastAsia="Times New Roman"/>
                <w:iCs/>
                <w:sz w:val="22"/>
                <w:szCs w:val="24"/>
                <w:lang w:eastAsia="ru-RU"/>
              </w:rPr>
            </w:pPr>
            <w:r w:rsidRPr="00A5746B">
              <w:rPr>
                <w:rFonts w:eastAsia="Times New Roman"/>
                <w:iCs/>
                <w:sz w:val="22"/>
                <w:szCs w:val="24"/>
                <w:lang w:eastAsia="ru-RU"/>
              </w:rPr>
              <w:t>433.59</w:t>
            </w:r>
          </w:p>
        </w:tc>
        <w:tc>
          <w:tcPr>
            <w:tcW w:w="387" w:type="pct"/>
            <w:vAlign w:val="center"/>
          </w:tcPr>
          <w:p w:rsidR="007B0B93" w:rsidRPr="00A5746B" w:rsidRDefault="007B0B93">
            <w:pPr>
              <w:jc w:val="center"/>
              <w:rPr>
                <w:sz w:val="20"/>
                <w:szCs w:val="20"/>
              </w:rPr>
            </w:pPr>
            <w:r w:rsidRPr="00A5746B">
              <w:rPr>
                <w:sz w:val="20"/>
                <w:szCs w:val="20"/>
              </w:rPr>
              <w:t>614,1</w:t>
            </w:r>
          </w:p>
        </w:tc>
        <w:tc>
          <w:tcPr>
            <w:tcW w:w="517" w:type="pct"/>
            <w:vAlign w:val="center"/>
          </w:tcPr>
          <w:p w:rsidR="007B0B93" w:rsidRPr="00A5746B" w:rsidRDefault="007B0B93">
            <w:pPr>
              <w:jc w:val="center"/>
              <w:rPr>
                <w:sz w:val="20"/>
                <w:szCs w:val="20"/>
              </w:rPr>
            </w:pPr>
            <w:r w:rsidRPr="00A5746B">
              <w:rPr>
                <w:sz w:val="20"/>
                <w:szCs w:val="20"/>
              </w:rPr>
              <w:t>9,0</w:t>
            </w:r>
          </w:p>
        </w:tc>
        <w:tc>
          <w:tcPr>
            <w:tcW w:w="492" w:type="pct"/>
            <w:vAlign w:val="center"/>
          </w:tcPr>
          <w:p w:rsidR="007B0B93" w:rsidRPr="00A5746B" w:rsidRDefault="007B0B93">
            <w:pPr>
              <w:jc w:val="center"/>
              <w:rPr>
                <w:sz w:val="20"/>
                <w:szCs w:val="20"/>
              </w:rPr>
            </w:pPr>
            <w:r w:rsidRPr="00A5746B">
              <w:rPr>
                <w:sz w:val="20"/>
                <w:szCs w:val="20"/>
              </w:rPr>
              <w:t>0,223</w:t>
            </w:r>
          </w:p>
        </w:tc>
        <w:tc>
          <w:tcPr>
            <w:tcW w:w="710" w:type="pct"/>
            <w:vAlign w:val="center"/>
          </w:tcPr>
          <w:p w:rsidR="007B0B93" w:rsidRPr="00A5746B" w:rsidRDefault="007B0B93" w:rsidP="007B0B93">
            <w:pPr>
              <w:jc w:val="center"/>
              <w:rPr>
                <w:sz w:val="22"/>
              </w:rPr>
            </w:pPr>
            <w:r w:rsidRPr="00A5746B">
              <w:rPr>
                <w:sz w:val="22"/>
              </w:rPr>
              <w:t>95/70</w:t>
            </w:r>
          </w:p>
        </w:tc>
        <w:tc>
          <w:tcPr>
            <w:tcW w:w="792" w:type="pct"/>
            <w:vAlign w:val="center"/>
          </w:tcPr>
          <w:p w:rsidR="007B0B93" w:rsidRPr="00A5746B" w:rsidRDefault="007B0B93" w:rsidP="007B0B93">
            <w:pPr>
              <w:jc w:val="center"/>
              <w:rPr>
                <w:sz w:val="22"/>
              </w:rPr>
            </w:pPr>
            <w:r w:rsidRPr="00A5746B">
              <w:rPr>
                <w:sz w:val="22"/>
              </w:rPr>
              <w:t>25</w:t>
            </w:r>
          </w:p>
        </w:tc>
      </w:tr>
      <w:tr w:rsidR="007B0B93" w:rsidRPr="00A5746B" w:rsidTr="007B0B93">
        <w:trPr>
          <w:cantSplit/>
        </w:trPr>
        <w:tc>
          <w:tcPr>
            <w:tcW w:w="194" w:type="pct"/>
            <w:vAlign w:val="center"/>
          </w:tcPr>
          <w:p w:rsidR="007B0B93" w:rsidRPr="00A5746B" w:rsidRDefault="007B0B93" w:rsidP="007B0B93">
            <w:pPr>
              <w:pStyle w:val="ab"/>
              <w:jc w:val="center"/>
              <w:rPr>
                <w:sz w:val="22"/>
                <w:szCs w:val="22"/>
              </w:rPr>
            </w:pPr>
            <w:r w:rsidRPr="00A5746B">
              <w:rPr>
                <w:sz w:val="22"/>
                <w:szCs w:val="22"/>
              </w:rPr>
              <w:t>7</w:t>
            </w:r>
          </w:p>
        </w:tc>
        <w:tc>
          <w:tcPr>
            <w:tcW w:w="945" w:type="pct"/>
            <w:shd w:val="clear" w:color="auto" w:fill="auto"/>
            <w:vAlign w:val="center"/>
          </w:tcPr>
          <w:p w:rsidR="007B0B93" w:rsidRPr="00A5746B" w:rsidRDefault="007B0B93" w:rsidP="007B0B93">
            <w:pPr>
              <w:jc w:val="center"/>
              <w:rPr>
                <w:sz w:val="22"/>
              </w:rPr>
            </w:pPr>
            <w:r w:rsidRPr="00A5746B">
              <w:rPr>
                <w:sz w:val="22"/>
              </w:rPr>
              <w:t>Котельная (д.Зюино, ул. Школьная, 77а)</w:t>
            </w:r>
          </w:p>
        </w:tc>
        <w:tc>
          <w:tcPr>
            <w:tcW w:w="513" w:type="pct"/>
            <w:shd w:val="clear" w:color="auto" w:fill="auto"/>
            <w:vAlign w:val="center"/>
          </w:tcPr>
          <w:p w:rsidR="007B0B93" w:rsidRPr="00A5746B" w:rsidRDefault="007B0B93" w:rsidP="007B0B93">
            <w:pPr>
              <w:jc w:val="center"/>
              <w:rPr>
                <w:rFonts w:eastAsia="Times New Roman"/>
                <w:sz w:val="22"/>
                <w:szCs w:val="24"/>
                <w:lang w:eastAsia="ru-RU"/>
              </w:rPr>
            </w:pPr>
            <w:r w:rsidRPr="00A5746B">
              <w:rPr>
                <w:rFonts w:eastAsia="Times New Roman"/>
                <w:sz w:val="22"/>
                <w:szCs w:val="24"/>
                <w:lang w:eastAsia="ru-RU"/>
              </w:rPr>
              <w:t>84</w:t>
            </w:r>
          </w:p>
        </w:tc>
        <w:tc>
          <w:tcPr>
            <w:tcW w:w="449" w:type="pct"/>
            <w:vAlign w:val="center"/>
          </w:tcPr>
          <w:p w:rsidR="007B0B93" w:rsidRPr="00A5746B" w:rsidRDefault="007B0B93" w:rsidP="007B0B93">
            <w:pPr>
              <w:jc w:val="center"/>
              <w:rPr>
                <w:rFonts w:eastAsia="Times New Roman"/>
                <w:iCs/>
                <w:sz w:val="22"/>
                <w:szCs w:val="24"/>
                <w:lang w:eastAsia="ru-RU"/>
              </w:rPr>
            </w:pPr>
            <w:r w:rsidRPr="00A5746B">
              <w:rPr>
                <w:rFonts w:eastAsia="Times New Roman"/>
                <w:iCs/>
                <w:sz w:val="22"/>
                <w:szCs w:val="24"/>
                <w:lang w:eastAsia="ru-RU"/>
              </w:rPr>
              <w:t>11,77</w:t>
            </w:r>
          </w:p>
        </w:tc>
        <w:tc>
          <w:tcPr>
            <w:tcW w:w="387" w:type="pct"/>
            <w:vAlign w:val="center"/>
          </w:tcPr>
          <w:p w:rsidR="007B0B93" w:rsidRPr="00A5746B" w:rsidRDefault="007B0B93">
            <w:pPr>
              <w:jc w:val="center"/>
              <w:rPr>
                <w:sz w:val="20"/>
                <w:szCs w:val="20"/>
              </w:rPr>
            </w:pPr>
            <w:r w:rsidRPr="00A5746B">
              <w:rPr>
                <w:sz w:val="20"/>
                <w:szCs w:val="20"/>
              </w:rPr>
              <w:t>16,4</w:t>
            </w:r>
          </w:p>
        </w:tc>
        <w:tc>
          <w:tcPr>
            <w:tcW w:w="517" w:type="pct"/>
            <w:vAlign w:val="center"/>
          </w:tcPr>
          <w:p w:rsidR="007B0B93" w:rsidRPr="00A5746B" w:rsidRDefault="007B0B93">
            <w:pPr>
              <w:jc w:val="center"/>
              <w:rPr>
                <w:sz w:val="20"/>
                <w:szCs w:val="20"/>
              </w:rPr>
            </w:pPr>
            <w:r w:rsidRPr="00A5746B">
              <w:rPr>
                <w:sz w:val="20"/>
                <w:szCs w:val="20"/>
              </w:rPr>
              <w:t>2,7</w:t>
            </w:r>
          </w:p>
        </w:tc>
        <w:tc>
          <w:tcPr>
            <w:tcW w:w="492" w:type="pct"/>
            <w:vAlign w:val="center"/>
          </w:tcPr>
          <w:p w:rsidR="007B0B93" w:rsidRPr="00A5746B" w:rsidRDefault="007B0B93">
            <w:pPr>
              <w:jc w:val="center"/>
              <w:rPr>
                <w:sz w:val="20"/>
                <w:szCs w:val="20"/>
              </w:rPr>
            </w:pPr>
            <w:r w:rsidRPr="00A5746B">
              <w:rPr>
                <w:sz w:val="20"/>
                <w:szCs w:val="20"/>
              </w:rPr>
              <w:t>0,012</w:t>
            </w:r>
          </w:p>
        </w:tc>
        <w:tc>
          <w:tcPr>
            <w:tcW w:w="710" w:type="pct"/>
            <w:vAlign w:val="center"/>
          </w:tcPr>
          <w:p w:rsidR="007B0B93" w:rsidRPr="00A5746B" w:rsidRDefault="007B0B93" w:rsidP="007B0B93">
            <w:pPr>
              <w:jc w:val="center"/>
              <w:rPr>
                <w:sz w:val="22"/>
              </w:rPr>
            </w:pPr>
            <w:r w:rsidRPr="00A5746B">
              <w:rPr>
                <w:sz w:val="22"/>
              </w:rPr>
              <w:t>95/70</w:t>
            </w:r>
          </w:p>
        </w:tc>
        <w:tc>
          <w:tcPr>
            <w:tcW w:w="792" w:type="pct"/>
            <w:vAlign w:val="center"/>
          </w:tcPr>
          <w:p w:rsidR="007B0B93" w:rsidRPr="00A5746B" w:rsidRDefault="007B0B93" w:rsidP="007B0B93">
            <w:pPr>
              <w:jc w:val="center"/>
              <w:rPr>
                <w:sz w:val="22"/>
              </w:rPr>
            </w:pPr>
            <w:r w:rsidRPr="00A5746B">
              <w:rPr>
                <w:sz w:val="22"/>
              </w:rPr>
              <w:t>25</w:t>
            </w:r>
          </w:p>
        </w:tc>
      </w:tr>
      <w:tr w:rsidR="007B0B93" w:rsidRPr="00A5746B" w:rsidTr="007B0B93">
        <w:trPr>
          <w:cantSplit/>
        </w:trPr>
        <w:tc>
          <w:tcPr>
            <w:tcW w:w="194" w:type="pct"/>
            <w:vAlign w:val="center"/>
          </w:tcPr>
          <w:p w:rsidR="007B0B93" w:rsidRPr="00A5746B" w:rsidRDefault="007B0B93" w:rsidP="007B0B93">
            <w:pPr>
              <w:pStyle w:val="ab"/>
              <w:jc w:val="center"/>
              <w:rPr>
                <w:sz w:val="22"/>
                <w:szCs w:val="22"/>
              </w:rPr>
            </w:pPr>
            <w:r w:rsidRPr="00A5746B">
              <w:rPr>
                <w:sz w:val="22"/>
                <w:szCs w:val="22"/>
              </w:rPr>
              <w:t>8</w:t>
            </w:r>
          </w:p>
        </w:tc>
        <w:tc>
          <w:tcPr>
            <w:tcW w:w="945" w:type="pct"/>
            <w:shd w:val="clear" w:color="auto" w:fill="auto"/>
            <w:vAlign w:val="center"/>
          </w:tcPr>
          <w:p w:rsidR="007B0B93" w:rsidRPr="00A5746B" w:rsidRDefault="007B0B93" w:rsidP="007B0B93">
            <w:pPr>
              <w:jc w:val="center"/>
              <w:rPr>
                <w:sz w:val="22"/>
              </w:rPr>
            </w:pPr>
            <w:r w:rsidRPr="00A5746B">
              <w:rPr>
                <w:sz w:val="22"/>
              </w:rPr>
              <w:t>Котельная (д.Бачумово, ул. Школьная, 17а)</w:t>
            </w:r>
          </w:p>
        </w:tc>
        <w:tc>
          <w:tcPr>
            <w:tcW w:w="513" w:type="pct"/>
            <w:shd w:val="clear" w:color="auto" w:fill="auto"/>
            <w:vAlign w:val="center"/>
          </w:tcPr>
          <w:p w:rsidR="007B0B93" w:rsidRPr="00A5746B" w:rsidRDefault="007B0B93" w:rsidP="007B0B93">
            <w:pPr>
              <w:jc w:val="center"/>
              <w:rPr>
                <w:rFonts w:eastAsia="Times New Roman"/>
                <w:sz w:val="22"/>
                <w:szCs w:val="24"/>
                <w:lang w:eastAsia="ru-RU"/>
              </w:rPr>
            </w:pPr>
            <w:r w:rsidRPr="00A5746B">
              <w:rPr>
                <w:rFonts w:eastAsia="Times New Roman"/>
                <w:sz w:val="22"/>
                <w:szCs w:val="24"/>
                <w:lang w:eastAsia="ru-RU"/>
              </w:rPr>
              <w:t>416</w:t>
            </w:r>
          </w:p>
        </w:tc>
        <w:tc>
          <w:tcPr>
            <w:tcW w:w="449" w:type="pct"/>
            <w:vAlign w:val="center"/>
          </w:tcPr>
          <w:p w:rsidR="007B0B93" w:rsidRPr="00A5746B" w:rsidRDefault="007B0B93" w:rsidP="007B0B93">
            <w:pPr>
              <w:jc w:val="center"/>
              <w:rPr>
                <w:rFonts w:eastAsia="Times New Roman"/>
                <w:iCs/>
                <w:sz w:val="22"/>
                <w:szCs w:val="24"/>
                <w:lang w:eastAsia="ru-RU"/>
              </w:rPr>
            </w:pPr>
            <w:r w:rsidRPr="00A5746B">
              <w:rPr>
                <w:rFonts w:eastAsia="Times New Roman"/>
                <w:iCs/>
                <w:sz w:val="22"/>
                <w:szCs w:val="24"/>
                <w:lang w:eastAsia="ru-RU"/>
              </w:rPr>
              <w:t>68,22</w:t>
            </w:r>
          </w:p>
        </w:tc>
        <w:tc>
          <w:tcPr>
            <w:tcW w:w="387" w:type="pct"/>
            <w:vAlign w:val="center"/>
          </w:tcPr>
          <w:p w:rsidR="007B0B93" w:rsidRPr="00A5746B" w:rsidRDefault="007B0B93">
            <w:pPr>
              <w:jc w:val="center"/>
              <w:rPr>
                <w:sz w:val="20"/>
                <w:szCs w:val="20"/>
              </w:rPr>
            </w:pPr>
            <w:r w:rsidRPr="00A5746B">
              <w:rPr>
                <w:sz w:val="20"/>
                <w:szCs w:val="20"/>
              </w:rPr>
              <w:t>98,4</w:t>
            </w:r>
          </w:p>
        </w:tc>
        <w:tc>
          <w:tcPr>
            <w:tcW w:w="517" w:type="pct"/>
            <w:vAlign w:val="center"/>
          </w:tcPr>
          <w:p w:rsidR="007B0B93" w:rsidRPr="00A5746B" w:rsidRDefault="007B0B93">
            <w:pPr>
              <w:jc w:val="center"/>
              <w:rPr>
                <w:sz w:val="20"/>
                <w:szCs w:val="20"/>
              </w:rPr>
            </w:pPr>
            <w:r w:rsidRPr="00A5746B">
              <w:rPr>
                <w:sz w:val="20"/>
                <w:szCs w:val="20"/>
              </w:rPr>
              <w:t>13,5</w:t>
            </w:r>
          </w:p>
        </w:tc>
        <w:tc>
          <w:tcPr>
            <w:tcW w:w="492" w:type="pct"/>
            <w:vAlign w:val="center"/>
          </w:tcPr>
          <w:p w:rsidR="007B0B93" w:rsidRPr="00A5746B" w:rsidRDefault="007B0B93">
            <w:pPr>
              <w:jc w:val="center"/>
              <w:rPr>
                <w:sz w:val="20"/>
                <w:szCs w:val="20"/>
              </w:rPr>
            </w:pPr>
            <w:r w:rsidRPr="00A5746B">
              <w:rPr>
                <w:sz w:val="20"/>
                <w:szCs w:val="20"/>
              </w:rPr>
              <w:t>0,026</w:t>
            </w:r>
          </w:p>
        </w:tc>
        <w:tc>
          <w:tcPr>
            <w:tcW w:w="710" w:type="pct"/>
            <w:vAlign w:val="center"/>
          </w:tcPr>
          <w:p w:rsidR="007B0B93" w:rsidRPr="00A5746B" w:rsidRDefault="007B0B93" w:rsidP="007B0B93">
            <w:pPr>
              <w:jc w:val="center"/>
              <w:rPr>
                <w:sz w:val="22"/>
              </w:rPr>
            </w:pPr>
            <w:r w:rsidRPr="00A5746B">
              <w:rPr>
                <w:sz w:val="22"/>
              </w:rPr>
              <w:t>95/70</w:t>
            </w:r>
          </w:p>
        </w:tc>
        <w:tc>
          <w:tcPr>
            <w:tcW w:w="792" w:type="pct"/>
            <w:vAlign w:val="center"/>
          </w:tcPr>
          <w:p w:rsidR="007B0B93" w:rsidRPr="00A5746B" w:rsidRDefault="007B0B93" w:rsidP="007B0B93">
            <w:pPr>
              <w:jc w:val="center"/>
              <w:rPr>
                <w:sz w:val="22"/>
              </w:rPr>
            </w:pPr>
            <w:r w:rsidRPr="00A5746B">
              <w:rPr>
                <w:sz w:val="22"/>
              </w:rPr>
              <w:t>25</w:t>
            </w:r>
          </w:p>
        </w:tc>
      </w:tr>
      <w:tr w:rsidR="007B0B93" w:rsidRPr="00A5746B" w:rsidTr="007B0B93">
        <w:trPr>
          <w:cantSplit/>
        </w:trPr>
        <w:tc>
          <w:tcPr>
            <w:tcW w:w="194" w:type="pct"/>
            <w:vAlign w:val="center"/>
          </w:tcPr>
          <w:p w:rsidR="007B0B93" w:rsidRPr="00A5746B" w:rsidRDefault="007B0B93" w:rsidP="007B0B93">
            <w:pPr>
              <w:pStyle w:val="ab"/>
              <w:jc w:val="center"/>
              <w:rPr>
                <w:sz w:val="22"/>
                <w:szCs w:val="22"/>
              </w:rPr>
            </w:pPr>
            <w:r w:rsidRPr="00A5746B">
              <w:rPr>
                <w:sz w:val="22"/>
                <w:szCs w:val="22"/>
              </w:rPr>
              <w:t>9</w:t>
            </w:r>
          </w:p>
        </w:tc>
        <w:tc>
          <w:tcPr>
            <w:tcW w:w="945" w:type="pct"/>
            <w:shd w:val="clear" w:color="auto" w:fill="auto"/>
            <w:vAlign w:val="center"/>
          </w:tcPr>
          <w:p w:rsidR="007B0B93" w:rsidRPr="00A5746B" w:rsidRDefault="007B0B93" w:rsidP="007B0B93">
            <w:pPr>
              <w:jc w:val="center"/>
              <w:rPr>
                <w:sz w:val="22"/>
              </w:rPr>
            </w:pPr>
            <w:r w:rsidRPr="00A5746B">
              <w:rPr>
                <w:sz w:val="22"/>
              </w:rPr>
              <w:t>Котельная (д. Ворца, ул. Чапаевская, 66)</w:t>
            </w:r>
          </w:p>
        </w:tc>
        <w:tc>
          <w:tcPr>
            <w:tcW w:w="513" w:type="pct"/>
            <w:shd w:val="clear" w:color="auto" w:fill="auto"/>
            <w:vAlign w:val="center"/>
          </w:tcPr>
          <w:p w:rsidR="007B0B93" w:rsidRPr="00A5746B" w:rsidRDefault="007B0B93" w:rsidP="007B0B93">
            <w:pPr>
              <w:jc w:val="center"/>
              <w:rPr>
                <w:rFonts w:eastAsia="Times New Roman"/>
                <w:sz w:val="22"/>
                <w:szCs w:val="24"/>
                <w:lang w:eastAsia="ru-RU"/>
              </w:rPr>
            </w:pPr>
            <w:r w:rsidRPr="00A5746B">
              <w:rPr>
                <w:rFonts w:eastAsia="Times New Roman"/>
                <w:sz w:val="22"/>
                <w:szCs w:val="24"/>
                <w:lang w:eastAsia="ru-RU"/>
              </w:rPr>
              <w:t>259</w:t>
            </w:r>
          </w:p>
        </w:tc>
        <w:tc>
          <w:tcPr>
            <w:tcW w:w="449" w:type="pct"/>
            <w:vAlign w:val="center"/>
          </w:tcPr>
          <w:p w:rsidR="007B0B93" w:rsidRPr="00A5746B" w:rsidRDefault="007B0B93" w:rsidP="007B0B93">
            <w:pPr>
              <w:jc w:val="center"/>
              <w:rPr>
                <w:rFonts w:eastAsia="Times New Roman"/>
                <w:iCs/>
                <w:sz w:val="22"/>
                <w:szCs w:val="24"/>
                <w:lang w:eastAsia="ru-RU"/>
              </w:rPr>
            </w:pPr>
            <w:r w:rsidRPr="00A5746B">
              <w:rPr>
                <w:rFonts w:eastAsia="Times New Roman"/>
                <w:iCs/>
                <w:sz w:val="22"/>
                <w:szCs w:val="24"/>
                <w:lang w:eastAsia="ru-RU"/>
              </w:rPr>
              <w:t>30,63</w:t>
            </w:r>
          </w:p>
        </w:tc>
        <w:tc>
          <w:tcPr>
            <w:tcW w:w="387" w:type="pct"/>
            <w:vAlign w:val="center"/>
          </w:tcPr>
          <w:p w:rsidR="007B0B93" w:rsidRPr="00A5746B" w:rsidRDefault="007B0B93">
            <w:pPr>
              <w:jc w:val="center"/>
              <w:rPr>
                <w:sz w:val="20"/>
                <w:szCs w:val="20"/>
              </w:rPr>
            </w:pPr>
            <w:r w:rsidRPr="00A5746B">
              <w:rPr>
                <w:sz w:val="20"/>
                <w:szCs w:val="20"/>
              </w:rPr>
              <w:t>66,4</w:t>
            </w:r>
          </w:p>
        </w:tc>
        <w:tc>
          <w:tcPr>
            <w:tcW w:w="517" w:type="pct"/>
            <w:vAlign w:val="center"/>
          </w:tcPr>
          <w:p w:rsidR="007B0B93" w:rsidRPr="00A5746B" w:rsidRDefault="007B0B93">
            <w:pPr>
              <w:jc w:val="center"/>
              <w:rPr>
                <w:sz w:val="20"/>
                <w:szCs w:val="20"/>
              </w:rPr>
            </w:pPr>
            <w:r w:rsidRPr="00A5746B">
              <w:rPr>
                <w:sz w:val="20"/>
                <w:szCs w:val="20"/>
              </w:rPr>
              <w:t>10,4</w:t>
            </w:r>
          </w:p>
        </w:tc>
        <w:tc>
          <w:tcPr>
            <w:tcW w:w="492" w:type="pct"/>
            <w:vAlign w:val="center"/>
          </w:tcPr>
          <w:p w:rsidR="007B0B93" w:rsidRPr="00A5746B" w:rsidRDefault="007B0B93">
            <w:pPr>
              <w:jc w:val="center"/>
              <w:rPr>
                <w:sz w:val="20"/>
                <w:szCs w:val="20"/>
              </w:rPr>
            </w:pPr>
            <w:r w:rsidRPr="00A5746B">
              <w:rPr>
                <w:sz w:val="20"/>
                <w:szCs w:val="20"/>
              </w:rPr>
              <w:t>0,019</w:t>
            </w:r>
          </w:p>
        </w:tc>
        <w:tc>
          <w:tcPr>
            <w:tcW w:w="710" w:type="pct"/>
            <w:vAlign w:val="center"/>
          </w:tcPr>
          <w:p w:rsidR="007B0B93" w:rsidRPr="00A5746B" w:rsidRDefault="007B0B93" w:rsidP="007B0B93">
            <w:pPr>
              <w:jc w:val="center"/>
              <w:rPr>
                <w:sz w:val="22"/>
              </w:rPr>
            </w:pPr>
            <w:r w:rsidRPr="00A5746B">
              <w:rPr>
                <w:sz w:val="22"/>
              </w:rPr>
              <w:t>95/70</w:t>
            </w:r>
          </w:p>
        </w:tc>
        <w:tc>
          <w:tcPr>
            <w:tcW w:w="792" w:type="pct"/>
            <w:vAlign w:val="center"/>
          </w:tcPr>
          <w:p w:rsidR="007B0B93" w:rsidRPr="00A5746B" w:rsidRDefault="007B0B93" w:rsidP="007B0B93">
            <w:pPr>
              <w:jc w:val="center"/>
              <w:rPr>
                <w:sz w:val="22"/>
              </w:rPr>
            </w:pPr>
            <w:r w:rsidRPr="00A5746B">
              <w:rPr>
                <w:sz w:val="22"/>
              </w:rPr>
              <w:t>25</w:t>
            </w:r>
          </w:p>
        </w:tc>
      </w:tr>
      <w:tr w:rsidR="007B0B93" w:rsidRPr="00A5746B" w:rsidTr="007B0B93">
        <w:trPr>
          <w:cantSplit/>
        </w:trPr>
        <w:tc>
          <w:tcPr>
            <w:tcW w:w="194" w:type="pct"/>
            <w:vAlign w:val="center"/>
          </w:tcPr>
          <w:p w:rsidR="007B0B93" w:rsidRPr="00A5746B" w:rsidRDefault="007B0B93" w:rsidP="007B0B93">
            <w:pPr>
              <w:pStyle w:val="ab"/>
              <w:jc w:val="center"/>
              <w:rPr>
                <w:sz w:val="22"/>
                <w:szCs w:val="22"/>
              </w:rPr>
            </w:pPr>
            <w:r w:rsidRPr="00A5746B">
              <w:rPr>
                <w:sz w:val="22"/>
                <w:szCs w:val="22"/>
              </w:rPr>
              <w:t>10</w:t>
            </w:r>
          </w:p>
        </w:tc>
        <w:tc>
          <w:tcPr>
            <w:tcW w:w="945" w:type="pct"/>
            <w:shd w:val="clear" w:color="auto" w:fill="auto"/>
            <w:vAlign w:val="center"/>
          </w:tcPr>
          <w:p w:rsidR="007B0B93" w:rsidRPr="00A5746B" w:rsidRDefault="007B0B93" w:rsidP="007B0B93">
            <w:pPr>
              <w:jc w:val="center"/>
              <w:rPr>
                <w:sz w:val="22"/>
              </w:rPr>
            </w:pPr>
            <w:r w:rsidRPr="00A5746B">
              <w:rPr>
                <w:sz w:val="22"/>
              </w:rPr>
              <w:t>Котельная (с.Укан, ул. С</w:t>
            </w:r>
            <w:r w:rsidRPr="00A5746B">
              <w:rPr>
                <w:sz w:val="22"/>
              </w:rPr>
              <w:t>о</w:t>
            </w:r>
            <w:r w:rsidRPr="00A5746B">
              <w:rPr>
                <w:sz w:val="22"/>
              </w:rPr>
              <w:t>ветская, 15б)</w:t>
            </w:r>
          </w:p>
        </w:tc>
        <w:tc>
          <w:tcPr>
            <w:tcW w:w="513" w:type="pct"/>
            <w:shd w:val="clear" w:color="auto" w:fill="auto"/>
            <w:vAlign w:val="center"/>
          </w:tcPr>
          <w:p w:rsidR="007B0B93" w:rsidRPr="00A5746B" w:rsidRDefault="007B0B93" w:rsidP="007B0B93">
            <w:pPr>
              <w:jc w:val="center"/>
              <w:rPr>
                <w:rFonts w:eastAsia="Times New Roman"/>
                <w:sz w:val="22"/>
                <w:szCs w:val="24"/>
                <w:lang w:eastAsia="ru-RU"/>
              </w:rPr>
            </w:pPr>
            <w:r w:rsidRPr="00A5746B">
              <w:rPr>
                <w:rFonts w:eastAsia="Times New Roman"/>
                <w:sz w:val="22"/>
                <w:szCs w:val="24"/>
                <w:lang w:eastAsia="ru-RU"/>
              </w:rPr>
              <w:t>235</w:t>
            </w:r>
          </w:p>
        </w:tc>
        <w:tc>
          <w:tcPr>
            <w:tcW w:w="449" w:type="pct"/>
            <w:vAlign w:val="center"/>
          </w:tcPr>
          <w:p w:rsidR="007B0B93" w:rsidRPr="00A5746B" w:rsidRDefault="007B0B93" w:rsidP="007B0B93">
            <w:pPr>
              <w:jc w:val="center"/>
              <w:rPr>
                <w:rFonts w:eastAsia="Times New Roman"/>
                <w:iCs/>
                <w:sz w:val="22"/>
                <w:szCs w:val="24"/>
                <w:lang w:eastAsia="ru-RU"/>
              </w:rPr>
            </w:pPr>
            <w:r w:rsidRPr="00A5746B">
              <w:rPr>
                <w:rFonts w:eastAsia="Times New Roman"/>
                <w:iCs/>
                <w:sz w:val="22"/>
                <w:szCs w:val="24"/>
                <w:lang w:eastAsia="ru-RU"/>
              </w:rPr>
              <w:t>28,61</w:t>
            </w:r>
          </w:p>
        </w:tc>
        <w:tc>
          <w:tcPr>
            <w:tcW w:w="387" w:type="pct"/>
            <w:vAlign w:val="center"/>
          </w:tcPr>
          <w:p w:rsidR="007B0B93" w:rsidRPr="00A5746B" w:rsidRDefault="007B0B93">
            <w:pPr>
              <w:jc w:val="center"/>
              <w:rPr>
                <w:sz w:val="20"/>
                <w:szCs w:val="20"/>
              </w:rPr>
            </w:pPr>
            <w:r w:rsidRPr="00A5746B">
              <w:rPr>
                <w:sz w:val="20"/>
                <w:szCs w:val="20"/>
              </w:rPr>
              <w:t>53,2</w:t>
            </w:r>
          </w:p>
        </w:tc>
        <w:tc>
          <w:tcPr>
            <w:tcW w:w="517" w:type="pct"/>
            <w:vAlign w:val="center"/>
          </w:tcPr>
          <w:p w:rsidR="007B0B93" w:rsidRPr="00A5746B" w:rsidRDefault="007B0B93">
            <w:pPr>
              <w:jc w:val="center"/>
              <w:rPr>
                <w:sz w:val="20"/>
                <w:szCs w:val="20"/>
              </w:rPr>
            </w:pPr>
            <w:r w:rsidRPr="00A5746B">
              <w:rPr>
                <w:sz w:val="20"/>
                <w:szCs w:val="20"/>
              </w:rPr>
              <w:t>8,0</w:t>
            </w:r>
          </w:p>
        </w:tc>
        <w:tc>
          <w:tcPr>
            <w:tcW w:w="492" w:type="pct"/>
            <w:vAlign w:val="center"/>
          </w:tcPr>
          <w:p w:rsidR="007B0B93" w:rsidRPr="00A5746B" w:rsidRDefault="007B0B93">
            <w:pPr>
              <w:jc w:val="center"/>
              <w:rPr>
                <w:sz w:val="20"/>
                <w:szCs w:val="20"/>
              </w:rPr>
            </w:pPr>
            <w:r w:rsidRPr="00A5746B">
              <w:rPr>
                <w:sz w:val="20"/>
                <w:szCs w:val="20"/>
              </w:rPr>
              <w:t>0,019</w:t>
            </w:r>
          </w:p>
        </w:tc>
        <w:tc>
          <w:tcPr>
            <w:tcW w:w="710" w:type="pct"/>
            <w:vAlign w:val="center"/>
          </w:tcPr>
          <w:p w:rsidR="007B0B93" w:rsidRPr="00A5746B" w:rsidRDefault="007B0B93" w:rsidP="007B0B93">
            <w:pPr>
              <w:jc w:val="center"/>
              <w:rPr>
                <w:sz w:val="22"/>
              </w:rPr>
            </w:pPr>
            <w:r w:rsidRPr="00A5746B">
              <w:rPr>
                <w:sz w:val="22"/>
              </w:rPr>
              <w:t>95/70</w:t>
            </w:r>
          </w:p>
        </w:tc>
        <w:tc>
          <w:tcPr>
            <w:tcW w:w="792" w:type="pct"/>
            <w:vAlign w:val="center"/>
          </w:tcPr>
          <w:p w:rsidR="007B0B93" w:rsidRPr="00A5746B" w:rsidRDefault="007B0B93" w:rsidP="007B0B93">
            <w:pPr>
              <w:jc w:val="center"/>
              <w:rPr>
                <w:sz w:val="22"/>
              </w:rPr>
            </w:pPr>
            <w:r w:rsidRPr="00A5746B">
              <w:rPr>
                <w:sz w:val="22"/>
              </w:rPr>
              <w:t>25</w:t>
            </w:r>
          </w:p>
        </w:tc>
      </w:tr>
      <w:tr w:rsidR="007B0B93" w:rsidRPr="00A5746B" w:rsidTr="007B0B93">
        <w:trPr>
          <w:cantSplit/>
        </w:trPr>
        <w:tc>
          <w:tcPr>
            <w:tcW w:w="194" w:type="pct"/>
            <w:vAlign w:val="center"/>
          </w:tcPr>
          <w:p w:rsidR="007B0B93" w:rsidRPr="00A5746B" w:rsidRDefault="007B0B93" w:rsidP="007B0B93">
            <w:pPr>
              <w:pStyle w:val="ab"/>
              <w:jc w:val="center"/>
              <w:rPr>
                <w:sz w:val="22"/>
                <w:szCs w:val="22"/>
              </w:rPr>
            </w:pPr>
            <w:r w:rsidRPr="00A5746B">
              <w:rPr>
                <w:sz w:val="22"/>
                <w:szCs w:val="22"/>
              </w:rPr>
              <w:t>11</w:t>
            </w:r>
          </w:p>
        </w:tc>
        <w:tc>
          <w:tcPr>
            <w:tcW w:w="945" w:type="pct"/>
            <w:shd w:val="clear" w:color="auto" w:fill="auto"/>
            <w:vAlign w:val="center"/>
          </w:tcPr>
          <w:p w:rsidR="007B0B93" w:rsidRPr="00A5746B" w:rsidRDefault="007B0B93" w:rsidP="007B0B93">
            <w:pPr>
              <w:jc w:val="center"/>
              <w:rPr>
                <w:sz w:val="22"/>
              </w:rPr>
            </w:pPr>
            <w:r w:rsidRPr="00A5746B">
              <w:rPr>
                <w:sz w:val="22"/>
              </w:rPr>
              <w:t>Котельная (п. Яр, ул. В</w:t>
            </w:r>
            <w:r w:rsidRPr="00A5746B">
              <w:rPr>
                <w:sz w:val="22"/>
              </w:rPr>
              <w:t>о</w:t>
            </w:r>
            <w:r w:rsidRPr="00A5746B">
              <w:rPr>
                <w:sz w:val="22"/>
              </w:rPr>
              <w:t>рошилова, 10ж)</w:t>
            </w:r>
          </w:p>
        </w:tc>
        <w:tc>
          <w:tcPr>
            <w:tcW w:w="513" w:type="pct"/>
            <w:shd w:val="clear" w:color="auto" w:fill="auto"/>
            <w:vAlign w:val="center"/>
          </w:tcPr>
          <w:p w:rsidR="007B0B93" w:rsidRPr="00A5746B" w:rsidRDefault="007B0B93" w:rsidP="007B0B93">
            <w:pPr>
              <w:jc w:val="center"/>
              <w:rPr>
                <w:rFonts w:eastAsia="Times New Roman"/>
                <w:sz w:val="22"/>
                <w:szCs w:val="24"/>
                <w:lang w:eastAsia="ru-RU"/>
              </w:rPr>
            </w:pPr>
            <w:r w:rsidRPr="00A5746B">
              <w:rPr>
                <w:rFonts w:eastAsia="Times New Roman"/>
                <w:sz w:val="22"/>
                <w:szCs w:val="24"/>
                <w:lang w:eastAsia="ru-RU"/>
              </w:rPr>
              <w:t>2024</w:t>
            </w:r>
          </w:p>
        </w:tc>
        <w:tc>
          <w:tcPr>
            <w:tcW w:w="449" w:type="pct"/>
            <w:vAlign w:val="center"/>
          </w:tcPr>
          <w:p w:rsidR="007B0B93" w:rsidRPr="00A5746B" w:rsidRDefault="007B0B93" w:rsidP="007B0B93">
            <w:pPr>
              <w:jc w:val="center"/>
              <w:rPr>
                <w:rFonts w:eastAsia="Times New Roman"/>
                <w:iCs/>
                <w:sz w:val="22"/>
                <w:szCs w:val="24"/>
                <w:lang w:eastAsia="ru-RU"/>
              </w:rPr>
            </w:pPr>
            <w:r w:rsidRPr="00A5746B">
              <w:rPr>
                <w:rFonts w:eastAsia="Times New Roman"/>
                <w:iCs/>
                <w:sz w:val="22"/>
                <w:szCs w:val="24"/>
                <w:lang w:eastAsia="ru-RU"/>
              </w:rPr>
              <w:t>395,53</w:t>
            </w:r>
          </w:p>
        </w:tc>
        <w:tc>
          <w:tcPr>
            <w:tcW w:w="387" w:type="pct"/>
            <w:vAlign w:val="center"/>
          </w:tcPr>
          <w:p w:rsidR="007B0B93" w:rsidRPr="00A5746B" w:rsidRDefault="007B0B93">
            <w:pPr>
              <w:jc w:val="center"/>
              <w:rPr>
                <w:sz w:val="20"/>
                <w:szCs w:val="20"/>
              </w:rPr>
            </w:pPr>
            <w:r w:rsidRPr="00A5746B">
              <w:rPr>
                <w:sz w:val="20"/>
                <w:szCs w:val="20"/>
              </w:rPr>
              <w:t>0,0</w:t>
            </w:r>
          </w:p>
        </w:tc>
        <w:tc>
          <w:tcPr>
            <w:tcW w:w="517" w:type="pct"/>
            <w:vAlign w:val="center"/>
          </w:tcPr>
          <w:p w:rsidR="007B0B93" w:rsidRPr="00A5746B" w:rsidRDefault="007B0B93">
            <w:pPr>
              <w:jc w:val="center"/>
              <w:rPr>
                <w:sz w:val="20"/>
                <w:szCs w:val="20"/>
              </w:rPr>
            </w:pPr>
            <w:r w:rsidRPr="00A5746B">
              <w:rPr>
                <w:sz w:val="20"/>
                <w:szCs w:val="20"/>
              </w:rPr>
              <w:t>0,0</w:t>
            </w:r>
          </w:p>
        </w:tc>
        <w:tc>
          <w:tcPr>
            <w:tcW w:w="492" w:type="pct"/>
            <w:vAlign w:val="center"/>
          </w:tcPr>
          <w:p w:rsidR="007B0B93" w:rsidRPr="00A5746B" w:rsidRDefault="007B0B93">
            <w:pPr>
              <w:jc w:val="center"/>
              <w:rPr>
                <w:sz w:val="20"/>
                <w:szCs w:val="20"/>
              </w:rPr>
            </w:pPr>
            <w:r w:rsidRPr="00A5746B">
              <w:rPr>
                <w:sz w:val="20"/>
                <w:szCs w:val="20"/>
              </w:rPr>
              <w:t>0,156</w:t>
            </w:r>
          </w:p>
        </w:tc>
        <w:tc>
          <w:tcPr>
            <w:tcW w:w="710" w:type="pct"/>
            <w:vAlign w:val="center"/>
          </w:tcPr>
          <w:p w:rsidR="007B0B93" w:rsidRPr="00A5746B" w:rsidRDefault="007B0B93" w:rsidP="007B0B93">
            <w:pPr>
              <w:jc w:val="center"/>
              <w:rPr>
                <w:sz w:val="22"/>
              </w:rPr>
            </w:pPr>
            <w:r w:rsidRPr="00A5746B">
              <w:rPr>
                <w:sz w:val="22"/>
              </w:rPr>
              <w:t>95/70</w:t>
            </w:r>
          </w:p>
        </w:tc>
        <w:tc>
          <w:tcPr>
            <w:tcW w:w="792" w:type="pct"/>
            <w:vAlign w:val="center"/>
          </w:tcPr>
          <w:p w:rsidR="007B0B93" w:rsidRPr="00A5746B" w:rsidRDefault="007B0B93" w:rsidP="007B0B93">
            <w:pPr>
              <w:jc w:val="center"/>
              <w:rPr>
                <w:sz w:val="22"/>
              </w:rPr>
            </w:pPr>
            <w:r w:rsidRPr="00A5746B">
              <w:rPr>
                <w:sz w:val="22"/>
              </w:rPr>
              <w:t>25</w:t>
            </w:r>
          </w:p>
        </w:tc>
      </w:tr>
      <w:tr w:rsidR="007B0B93" w:rsidRPr="00A5746B" w:rsidTr="007B0B93">
        <w:trPr>
          <w:cantSplit/>
        </w:trPr>
        <w:tc>
          <w:tcPr>
            <w:tcW w:w="194" w:type="pct"/>
            <w:vAlign w:val="center"/>
          </w:tcPr>
          <w:p w:rsidR="007B0B93" w:rsidRPr="00A5746B" w:rsidRDefault="007B0B93" w:rsidP="007B0B93">
            <w:pPr>
              <w:pStyle w:val="ab"/>
              <w:jc w:val="center"/>
              <w:rPr>
                <w:sz w:val="22"/>
                <w:szCs w:val="22"/>
              </w:rPr>
            </w:pPr>
            <w:r w:rsidRPr="00A5746B">
              <w:rPr>
                <w:sz w:val="22"/>
                <w:szCs w:val="22"/>
              </w:rPr>
              <w:lastRenderedPageBreak/>
              <w:t>12</w:t>
            </w:r>
          </w:p>
        </w:tc>
        <w:tc>
          <w:tcPr>
            <w:tcW w:w="945" w:type="pct"/>
            <w:shd w:val="clear" w:color="auto" w:fill="auto"/>
            <w:vAlign w:val="center"/>
          </w:tcPr>
          <w:p w:rsidR="007B0B93" w:rsidRPr="00A5746B" w:rsidRDefault="007B0B93" w:rsidP="007B0B93">
            <w:pPr>
              <w:jc w:val="center"/>
              <w:rPr>
                <w:sz w:val="22"/>
              </w:rPr>
            </w:pPr>
            <w:r w:rsidRPr="00A5746B">
              <w:rPr>
                <w:sz w:val="22"/>
              </w:rPr>
              <w:t>Котельная (д.Бармашур, ул. Советская, 42а)</w:t>
            </w:r>
          </w:p>
        </w:tc>
        <w:tc>
          <w:tcPr>
            <w:tcW w:w="513" w:type="pct"/>
            <w:shd w:val="clear" w:color="auto" w:fill="auto"/>
            <w:vAlign w:val="center"/>
          </w:tcPr>
          <w:p w:rsidR="007B0B93" w:rsidRPr="00A5746B" w:rsidRDefault="007B0B93" w:rsidP="007B0B93">
            <w:pPr>
              <w:jc w:val="center"/>
              <w:rPr>
                <w:rFonts w:eastAsia="Times New Roman"/>
                <w:sz w:val="22"/>
                <w:szCs w:val="24"/>
                <w:lang w:eastAsia="ru-RU"/>
              </w:rPr>
            </w:pPr>
            <w:r w:rsidRPr="00A5746B">
              <w:rPr>
                <w:rFonts w:eastAsia="Times New Roman"/>
                <w:sz w:val="22"/>
                <w:szCs w:val="24"/>
                <w:lang w:eastAsia="ru-RU"/>
              </w:rPr>
              <w:t>550</w:t>
            </w:r>
          </w:p>
        </w:tc>
        <w:tc>
          <w:tcPr>
            <w:tcW w:w="449" w:type="pct"/>
            <w:vAlign w:val="center"/>
          </w:tcPr>
          <w:p w:rsidR="007B0B93" w:rsidRPr="00A5746B" w:rsidRDefault="007B0B93" w:rsidP="007B0B93">
            <w:pPr>
              <w:jc w:val="center"/>
              <w:rPr>
                <w:rFonts w:eastAsia="Times New Roman"/>
                <w:iCs/>
                <w:sz w:val="22"/>
                <w:szCs w:val="24"/>
                <w:lang w:eastAsia="ru-RU"/>
              </w:rPr>
            </w:pPr>
            <w:r w:rsidRPr="00A5746B">
              <w:rPr>
                <w:rFonts w:eastAsia="Times New Roman"/>
                <w:iCs/>
                <w:sz w:val="22"/>
                <w:szCs w:val="24"/>
                <w:lang w:eastAsia="ru-RU"/>
              </w:rPr>
              <w:t>79,24</w:t>
            </w:r>
          </w:p>
        </w:tc>
        <w:tc>
          <w:tcPr>
            <w:tcW w:w="387" w:type="pct"/>
            <w:vAlign w:val="center"/>
          </w:tcPr>
          <w:p w:rsidR="007B0B93" w:rsidRPr="00A5746B" w:rsidRDefault="007B0B93">
            <w:pPr>
              <w:jc w:val="center"/>
              <w:rPr>
                <w:sz w:val="20"/>
                <w:szCs w:val="20"/>
              </w:rPr>
            </w:pPr>
            <w:r w:rsidRPr="00A5746B">
              <w:rPr>
                <w:sz w:val="20"/>
                <w:szCs w:val="20"/>
              </w:rPr>
              <w:t>131,9</w:t>
            </w:r>
          </w:p>
        </w:tc>
        <w:tc>
          <w:tcPr>
            <w:tcW w:w="517" w:type="pct"/>
            <w:vAlign w:val="center"/>
          </w:tcPr>
          <w:p w:rsidR="007B0B93" w:rsidRPr="00A5746B" w:rsidRDefault="007B0B93">
            <w:pPr>
              <w:jc w:val="center"/>
              <w:rPr>
                <w:sz w:val="20"/>
                <w:szCs w:val="20"/>
              </w:rPr>
            </w:pPr>
            <w:r w:rsidRPr="00A5746B">
              <w:rPr>
                <w:sz w:val="20"/>
                <w:szCs w:val="20"/>
              </w:rPr>
              <w:t>16,5</w:t>
            </w:r>
          </w:p>
        </w:tc>
        <w:tc>
          <w:tcPr>
            <w:tcW w:w="492" w:type="pct"/>
            <w:vAlign w:val="center"/>
          </w:tcPr>
          <w:p w:rsidR="007B0B93" w:rsidRPr="00A5746B" w:rsidRDefault="007B0B93">
            <w:pPr>
              <w:jc w:val="center"/>
              <w:rPr>
                <w:sz w:val="20"/>
                <w:szCs w:val="20"/>
              </w:rPr>
            </w:pPr>
            <w:r w:rsidRPr="00A5746B">
              <w:rPr>
                <w:sz w:val="20"/>
                <w:szCs w:val="20"/>
              </w:rPr>
              <w:t>0,024</w:t>
            </w:r>
          </w:p>
        </w:tc>
        <w:tc>
          <w:tcPr>
            <w:tcW w:w="710" w:type="pct"/>
            <w:vAlign w:val="center"/>
          </w:tcPr>
          <w:p w:rsidR="007B0B93" w:rsidRPr="00A5746B" w:rsidRDefault="007B0B93" w:rsidP="007B0B93">
            <w:pPr>
              <w:jc w:val="center"/>
              <w:rPr>
                <w:sz w:val="22"/>
              </w:rPr>
            </w:pPr>
            <w:r w:rsidRPr="00A5746B">
              <w:rPr>
                <w:sz w:val="22"/>
              </w:rPr>
              <w:t>95/70</w:t>
            </w:r>
          </w:p>
        </w:tc>
        <w:tc>
          <w:tcPr>
            <w:tcW w:w="792" w:type="pct"/>
            <w:vAlign w:val="center"/>
          </w:tcPr>
          <w:p w:rsidR="007B0B93" w:rsidRPr="00A5746B" w:rsidRDefault="007B0B93" w:rsidP="007B0B93">
            <w:pPr>
              <w:jc w:val="center"/>
              <w:rPr>
                <w:sz w:val="22"/>
              </w:rPr>
            </w:pPr>
            <w:r w:rsidRPr="00A5746B">
              <w:rPr>
                <w:sz w:val="22"/>
              </w:rPr>
              <w:t>25</w:t>
            </w:r>
          </w:p>
        </w:tc>
      </w:tr>
      <w:tr w:rsidR="007B0B93" w:rsidRPr="00A5746B" w:rsidTr="007B0B93">
        <w:trPr>
          <w:cantSplit/>
        </w:trPr>
        <w:tc>
          <w:tcPr>
            <w:tcW w:w="194" w:type="pct"/>
            <w:vAlign w:val="center"/>
          </w:tcPr>
          <w:p w:rsidR="007B0B93" w:rsidRPr="00A5746B" w:rsidRDefault="007B0B93" w:rsidP="007B0B93">
            <w:pPr>
              <w:pStyle w:val="ab"/>
              <w:jc w:val="center"/>
              <w:rPr>
                <w:sz w:val="22"/>
                <w:szCs w:val="22"/>
              </w:rPr>
            </w:pPr>
            <w:r w:rsidRPr="00A5746B">
              <w:rPr>
                <w:sz w:val="22"/>
                <w:szCs w:val="22"/>
              </w:rPr>
              <w:t>13</w:t>
            </w:r>
          </w:p>
        </w:tc>
        <w:tc>
          <w:tcPr>
            <w:tcW w:w="945" w:type="pct"/>
            <w:shd w:val="clear" w:color="auto" w:fill="auto"/>
            <w:vAlign w:val="center"/>
          </w:tcPr>
          <w:p w:rsidR="007B0B93" w:rsidRPr="00A5746B" w:rsidRDefault="007B0B93" w:rsidP="007B0B93">
            <w:pPr>
              <w:jc w:val="center"/>
              <w:rPr>
                <w:sz w:val="22"/>
              </w:rPr>
            </w:pPr>
            <w:r w:rsidRPr="00A5746B">
              <w:rPr>
                <w:sz w:val="22"/>
              </w:rPr>
              <w:t>Котельная (п.Яр, ул. Во</w:t>
            </w:r>
            <w:r w:rsidRPr="00A5746B">
              <w:rPr>
                <w:sz w:val="22"/>
              </w:rPr>
              <w:t>к</w:t>
            </w:r>
            <w:r w:rsidRPr="00A5746B">
              <w:rPr>
                <w:sz w:val="22"/>
              </w:rPr>
              <w:t>зальная, 21Б)</w:t>
            </w:r>
          </w:p>
        </w:tc>
        <w:tc>
          <w:tcPr>
            <w:tcW w:w="513" w:type="pct"/>
            <w:shd w:val="clear" w:color="auto" w:fill="auto"/>
            <w:vAlign w:val="center"/>
          </w:tcPr>
          <w:p w:rsidR="007B0B93" w:rsidRPr="00A5746B" w:rsidRDefault="007B0B93" w:rsidP="007B0B93">
            <w:pPr>
              <w:jc w:val="center"/>
              <w:rPr>
                <w:rFonts w:eastAsia="Times New Roman"/>
                <w:sz w:val="22"/>
                <w:szCs w:val="24"/>
                <w:lang w:eastAsia="ru-RU"/>
              </w:rPr>
            </w:pPr>
            <w:r w:rsidRPr="00A5746B">
              <w:rPr>
                <w:rFonts w:eastAsia="Times New Roman"/>
                <w:sz w:val="22"/>
                <w:szCs w:val="24"/>
                <w:lang w:eastAsia="ru-RU"/>
              </w:rPr>
              <w:t>-</w:t>
            </w:r>
          </w:p>
        </w:tc>
        <w:tc>
          <w:tcPr>
            <w:tcW w:w="449" w:type="pct"/>
            <w:vAlign w:val="center"/>
          </w:tcPr>
          <w:p w:rsidR="007B0B93" w:rsidRPr="00A5746B" w:rsidRDefault="007B0B93" w:rsidP="007B0B93">
            <w:pPr>
              <w:jc w:val="center"/>
              <w:rPr>
                <w:rFonts w:eastAsia="Times New Roman"/>
                <w:sz w:val="22"/>
                <w:szCs w:val="24"/>
                <w:lang w:eastAsia="ru-RU"/>
              </w:rPr>
            </w:pPr>
            <w:r w:rsidRPr="00A5746B">
              <w:rPr>
                <w:rFonts w:eastAsia="Times New Roman"/>
                <w:sz w:val="22"/>
                <w:szCs w:val="24"/>
                <w:lang w:eastAsia="ru-RU"/>
              </w:rPr>
              <w:t>-</w:t>
            </w:r>
          </w:p>
        </w:tc>
        <w:tc>
          <w:tcPr>
            <w:tcW w:w="387" w:type="pct"/>
            <w:vAlign w:val="center"/>
          </w:tcPr>
          <w:p w:rsidR="007B0B93" w:rsidRPr="00A5746B" w:rsidRDefault="007B0B93">
            <w:pPr>
              <w:jc w:val="center"/>
              <w:rPr>
                <w:sz w:val="20"/>
                <w:szCs w:val="20"/>
              </w:rPr>
            </w:pPr>
            <w:r w:rsidRPr="00A5746B">
              <w:rPr>
                <w:sz w:val="20"/>
                <w:szCs w:val="20"/>
              </w:rPr>
              <w:t>0,0</w:t>
            </w:r>
          </w:p>
        </w:tc>
        <w:tc>
          <w:tcPr>
            <w:tcW w:w="517" w:type="pct"/>
            <w:vAlign w:val="center"/>
          </w:tcPr>
          <w:p w:rsidR="007B0B93" w:rsidRPr="00A5746B" w:rsidRDefault="007B0B93">
            <w:pPr>
              <w:jc w:val="center"/>
              <w:rPr>
                <w:sz w:val="20"/>
                <w:szCs w:val="20"/>
              </w:rPr>
            </w:pPr>
            <w:r w:rsidRPr="00A5746B">
              <w:rPr>
                <w:sz w:val="20"/>
                <w:szCs w:val="20"/>
              </w:rPr>
              <w:t>0,0</w:t>
            </w:r>
          </w:p>
        </w:tc>
        <w:tc>
          <w:tcPr>
            <w:tcW w:w="492" w:type="pct"/>
            <w:vAlign w:val="center"/>
          </w:tcPr>
          <w:p w:rsidR="007B0B93" w:rsidRPr="00A5746B" w:rsidRDefault="007B0B93">
            <w:pPr>
              <w:jc w:val="center"/>
              <w:rPr>
                <w:sz w:val="20"/>
                <w:szCs w:val="20"/>
              </w:rPr>
            </w:pPr>
            <w:r w:rsidRPr="00A5746B">
              <w:rPr>
                <w:sz w:val="20"/>
                <w:szCs w:val="20"/>
              </w:rPr>
              <w:t>0,006</w:t>
            </w:r>
          </w:p>
        </w:tc>
        <w:tc>
          <w:tcPr>
            <w:tcW w:w="710" w:type="pct"/>
            <w:vAlign w:val="center"/>
          </w:tcPr>
          <w:p w:rsidR="007B0B93" w:rsidRPr="00A5746B" w:rsidRDefault="007B0B93" w:rsidP="007B0B93">
            <w:pPr>
              <w:jc w:val="center"/>
              <w:rPr>
                <w:sz w:val="22"/>
              </w:rPr>
            </w:pPr>
            <w:r w:rsidRPr="00A5746B">
              <w:rPr>
                <w:sz w:val="22"/>
              </w:rPr>
              <w:t>95/70</w:t>
            </w:r>
          </w:p>
        </w:tc>
        <w:tc>
          <w:tcPr>
            <w:tcW w:w="792" w:type="pct"/>
            <w:vAlign w:val="center"/>
          </w:tcPr>
          <w:p w:rsidR="007B0B93" w:rsidRPr="00A5746B" w:rsidRDefault="007B0B93" w:rsidP="007B0B93">
            <w:pPr>
              <w:jc w:val="center"/>
              <w:rPr>
                <w:sz w:val="22"/>
              </w:rPr>
            </w:pPr>
            <w:r w:rsidRPr="00A5746B">
              <w:rPr>
                <w:sz w:val="22"/>
              </w:rPr>
              <w:t>25</w:t>
            </w:r>
          </w:p>
        </w:tc>
      </w:tr>
      <w:tr w:rsidR="007B0B93" w:rsidRPr="00A5746B" w:rsidTr="007B0B93">
        <w:trPr>
          <w:cantSplit/>
        </w:trPr>
        <w:tc>
          <w:tcPr>
            <w:tcW w:w="194" w:type="pct"/>
            <w:vAlign w:val="center"/>
          </w:tcPr>
          <w:p w:rsidR="007B0B93" w:rsidRPr="00A5746B" w:rsidRDefault="007B0B93" w:rsidP="007B0B93">
            <w:pPr>
              <w:pStyle w:val="ab"/>
              <w:jc w:val="center"/>
              <w:rPr>
                <w:sz w:val="22"/>
                <w:szCs w:val="22"/>
              </w:rPr>
            </w:pPr>
            <w:r w:rsidRPr="00A5746B">
              <w:rPr>
                <w:sz w:val="22"/>
                <w:szCs w:val="22"/>
              </w:rPr>
              <w:t>14</w:t>
            </w:r>
          </w:p>
        </w:tc>
        <w:tc>
          <w:tcPr>
            <w:tcW w:w="945" w:type="pct"/>
            <w:shd w:val="clear" w:color="auto" w:fill="auto"/>
            <w:vAlign w:val="center"/>
          </w:tcPr>
          <w:p w:rsidR="007B0B93" w:rsidRPr="00A5746B" w:rsidRDefault="007B0B93" w:rsidP="007B0B93">
            <w:pPr>
              <w:jc w:val="center"/>
              <w:rPr>
                <w:sz w:val="22"/>
              </w:rPr>
            </w:pPr>
            <w:r w:rsidRPr="00A5746B">
              <w:rPr>
                <w:sz w:val="22"/>
              </w:rPr>
              <w:t>Котельная (п.Яр, ул. Гор</w:t>
            </w:r>
            <w:r w:rsidRPr="00A5746B">
              <w:rPr>
                <w:sz w:val="22"/>
              </w:rPr>
              <w:t>ь</w:t>
            </w:r>
            <w:r w:rsidRPr="00A5746B">
              <w:rPr>
                <w:sz w:val="22"/>
              </w:rPr>
              <w:t>кого, 23)</w:t>
            </w:r>
          </w:p>
        </w:tc>
        <w:tc>
          <w:tcPr>
            <w:tcW w:w="513" w:type="pct"/>
            <w:shd w:val="clear" w:color="auto" w:fill="auto"/>
            <w:vAlign w:val="center"/>
          </w:tcPr>
          <w:p w:rsidR="007B0B93" w:rsidRPr="00A5746B" w:rsidRDefault="007B0B93" w:rsidP="007B0B93">
            <w:pPr>
              <w:jc w:val="center"/>
              <w:rPr>
                <w:rFonts w:eastAsia="Times New Roman"/>
                <w:sz w:val="22"/>
                <w:szCs w:val="24"/>
                <w:lang w:eastAsia="ru-RU"/>
              </w:rPr>
            </w:pPr>
            <w:r w:rsidRPr="00A5746B">
              <w:rPr>
                <w:rFonts w:eastAsia="Times New Roman"/>
                <w:sz w:val="22"/>
                <w:szCs w:val="24"/>
                <w:lang w:eastAsia="ru-RU"/>
              </w:rPr>
              <w:t>299</w:t>
            </w:r>
          </w:p>
        </w:tc>
        <w:tc>
          <w:tcPr>
            <w:tcW w:w="449" w:type="pct"/>
            <w:vAlign w:val="center"/>
          </w:tcPr>
          <w:p w:rsidR="007B0B93" w:rsidRPr="00A5746B" w:rsidRDefault="007B0B93" w:rsidP="007B0B93">
            <w:pPr>
              <w:jc w:val="center"/>
              <w:rPr>
                <w:rFonts w:eastAsia="Times New Roman"/>
                <w:iCs/>
                <w:sz w:val="22"/>
                <w:szCs w:val="24"/>
                <w:lang w:eastAsia="ru-RU"/>
              </w:rPr>
            </w:pPr>
            <w:r w:rsidRPr="00A5746B">
              <w:rPr>
                <w:rFonts w:eastAsia="Times New Roman"/>
                <w:iCs/>
                <w:sz w:val="22"/>
                <w:szCs w:val="24"/>
                <w:lang w:eastAsia="ru-RU"/>
              </w:rPr>
              <w:t>48,88</w:t>
            </w:r>
          </w:p>
        </w:tc>
        <w:tc>
          <w:tcPr>
            <w:tcW w:w="387" w:type="pct"/>
            <w:vAlign w:val="center"/>
          </w:tcPr>
          <w:p w:rsidR="007B0B93" w:rsidRPr="00A5746B" w:rsidRDefault="007B0B93">
            <w:pPr>
              <w:jc w:val="center"/>
              <w:rPr>
                <w:sz w:val="20"/>
                <w:szCs w:val="20"/>
              </w:rPr>
            </w:pPr>
            <w:r w:rsidRPr="00A5746B">
              <w:rPr>
                <w:sz w:val="20"/>
                <w:szCs w:val="20"/>
              </w:rPr>
              <w:t>0,0</w:t>
            </w:r>
          </w:p>
        </w:tc>
        <w:tc>
          <w:tcPr>
            <w:tcW w:w="517" w:type="pct"/>
            <w:vAlign w:val="center"/>
          </w:tcPr>
          <w:p w:rsidR="007B0B93" w:rsidRPr="00A5746B" w:rsidRDefault="007B0B93">
            <w:pPr>
              <w:jc w:val="center"/>
              <w:rPr>
                <w:sz w:val="20"/>
                <w:szCs w:val="20"/>
              </w:rPr>
            </w:pPr>
            <w:r w:rsidRPr="00A5746B">
              <w:rPr>
                <w:sz w:val="20"/>
                <w:szCs w:val="20"/>
              </w:rPr>
              <w:t>0,0</w:t>
            </w:r>
          </w:p>
        </w:tc>
        <w:tc>
          <w:tcPr>
            <w:tcW w:w="492" w:type="pct"/>
            <w:vAlign w:val="center"/>
          </w:tcPr>
          <w:p w:rsidR="007B0B93" w:rsidRPr="00A5746B" w:rsidRDefault="007B0B93">
            <w:pPr>
              <w:jc w:val="center"/>
              <w:rPr>
                <w:sz w:val="20"/>
                <w:szCs w:val="20"/>
              </w:rPr>
            </w:pPr>
            <w:r w:rsidRPr="00A5746B">
              <w:rPr>
                <w:sz w:val="20"/>
                <w:szCs w:val="20"/>
              </w:rPr>
              <w:t>0,019</w:t>
            </w:r>
          </w:p>
        </w:tc>
        <w:tc>
          <w:tcPr>
            <w:tcW w:w="710" w:type="pct"/>
            <w:vAlign w:val="center"/>
          </w:tcPr>
          <w:p w:rsidR="007B0B93" w:rsidRPr="00A5746B" w:rsidRDefault="007B0B93" w:rsidP="007B0B93">
            <w:pPr>
              <w:jc w:val="center"/>
              <w:rPr>
                <w:sz w:val="22"/>
              </w:rPr>
            </w:pPr>
            <w:r w:rsidRPr="00A5746B">
              <w:rPr>
                <w:sz w:val="22"/>
              </w:rPr>
              <w:t>95/70</w:t>
            </w:r>
          </w:p>
        </w:tc>
        <w:tc>
          <w:tcPr>
            <w:tcW w:w="792" w:type="pct"/>
            <w:vAlign w:val="center"/>
          </w:tcPr>
          <w:p w:rsidR="007B0B93" w:rsidRPr="00A5746B" w:rsidRDefault="007B0B93" w:rsidP="007B0B93">
            <w:pPr>
              <w:jc w:val="center"/>
              <w:rPr>
                <w:sz w:val="22"/>
              </w:rPr>
            </w:pPr>
            <w:r w:rsidRPr="00A5746B">
              <w:rPr>
                <w:sz w:val="22"/>
              </w:rPr>
              <w:t>25</w:t>
            </w:r>
          </w:p>
        </w:tc>
      </w:tr>
      <w:tr w:rsidR="007B0B93" w:rsidRPr="00A5746B" w:rsidTr="007B0B93">
        <w:trPr>
          <w:cantSplit/>
        </w:trPr>
        <w:tc>
          <w:tcPr>
            <w:tcW w:w="194" w:type="pct"/>
            <w:vAlign w:val="center"/>
          </w:tcPr>
          <w:p w:rsidR="007B0B93" w:rsidRPr="00A5746B" w:rsidRDefault="007B0B93" w:rsidP="007B0B93">
            <w:pPr>
              <w:pStyle w:val="ab"/>
              <w:jc w:val="center"/>
              <w:rPr>
                <w:sz w:val="22"/>
                <w:szCs w:val="22"/>
              </w:rPr>
            </w:pPr>
            <w:r w:rsidRPr="00A5746B">
              <w:rPr>
                <w:sz w:val="22"/>
                <w:szCs w:val="22"/>
              </w:rPr>
              <w:t>15</w:t>
            </w:r>
          </w:p>
        </w:tc>
        <w:tc>
          <w:tcPr>
            <w:tcW w:w="945" w:type="pct"/>
            <w:shd w:val="clear" w:color="auto" w:fill="auto"/>
            <w:vAlign w:val="center"/>
          </w:tcPr>
          <w:p w:rsidR="007B0B93" w:rsidRPr="00A5746B" w:rsidRDefault="00504481" w:rsidP="007B0B93">
            <w:pPr>
              <w:jc w:val="center"/>
              <w:rPr>
                <w:sz w:val="22"/>
              </w:rPr>
            </w:pPr>
            <w:r>
              <w:rPr>
                <w:sz w:val="22"/>
              </w:rPr>
              <w:t>Котельная</w:t>
            </w:r>
            <w:r w:rsidR="007B0B93" w:rsidRPr="00A5746B">
              <w:rPr>
                <w:sz w:val="22"/>
              </w:rPr>
              <w:t xml:space="preserve"> (с.Пудем, ул. Горького, 49а, А)</w:t>
            </w:r>
          </w:p>
        </w:tc>
        <w:tc>
          <w:tcPr>
            <w:tcW w:w="513" w:type="pct"/>
            <w:shd w:val="clear" w:color="auto" w:fill="auto"/>
            <w:vAlign w:val="center"/>
          </w:tcPr>
          <w:p w:rsidR="007B0B93" w:rsidRPr="00A5746B" w:rsidRDefault="007B0B93" w:rsidP="007B0B93">
            <w:pPr>
              <w:jc w:val="center"/>
              <w:rPr>
                <w:rFonts w:eastAsia="Times New Roman"/>
                <w:sz w:val="22"/>
                <w:szCs w:val="24"/>
                <w:lang w:eastAsia="ru-RU"/>
              </w:rPr>
            </w:pPr>
            <w:r w:rsidRPr="00A5746B">
              <w:rPr>
                <w:rFonts w:eastAsia="Times New Roman"/>
                <w:sz w:val="22"/>
                <w:szCs w:val="24"/>
                <w:lang w:eastAsia="ru-RU"/>
              </w:rPr>
              <w:t>251</w:t>
            </w:r>
          </w:p>
        </w:tc>
        <w:tc>
          <w:tcPr>
            <w:tcW w:w="449" w:type="pct"/>
            <w:vAlign w:val="center"/>
          </w:tcPr>
          <w:p w:rsidR="007B0B93" w:rsidRPr="00A5746B" w:rsidRDefault="007B0B93" w:rsidP="007B0B93">
            <w:pPr>
              <w:jc w:val="center"/>
              <w:rPr>
                <w:rFonts w:eastAsia="Times New Roman"/>
                <w:iCs/>
                <w:sz w:val="22"/>
                <w:szCs w:val="24"/>
                <w:lang w:eastAsia="ru-RU"/>
              </w:rPr>
            </w:pPr>
            <w:r w:rsidRPr="00A5746B">
              <w:rPr>
                <w:rFonts w:eastAsia="Times New Roman"/>
                <w:iCs/>
                <w:sz w:val="22"/>
                <w:szCs w:val="24"/>
                <w:lang w:eastAsia="ru-RU"/>
              </w:rPr>
              <w:t>40,59</w:t>
            </w:r>
          </w:p>
        </w:tc>
        <w:tc>
          <w:tcPr>
            <w:tcW w:w="387" w:type="pct"/>
            <w:vAlign w:val="center"/>
          </w:tcPr>
          <w:p w:rsidR="007B0B93" w:rsidRPr="00A5746B" w:rsidRDefault="007B0B93">
            <w:pPr>
              <w:jc w:val="center"/>
              <w:rPr>
                <w:sz w:val="20"/>
                <w:szCs w:val="20"/>
              </w:rPr>
            </w:pPr>
            <w:r w:rsidRPr="00A5746B">
              <w:rPr>
                <w:sz w:val="20"/>
                <w:szCs w:val="20"/>
              </w:rPr>
              <w:t>57,8</w:t>
            </w:r>
          </w:p>
        </w:tc>
        <w:tc>
          <w:tcPr>
            <w:tcW w:w="517" w:type="pct"/>
            <w:vAlign w:val="center"/>
          </w:tcPr>
          <w:p w:rsidR="007B0B93" w:rsidRPr="00A5746B" w:rsidRDefault="007B0B93">
            <w:pPr>
              <w:jc w:val="center"/>
              <w:rPr>
                <w:sz w:val="20"/>
                <w:szCs w:val="20"/>
              </w:rPr>
            </w:pPr>
            <w:r w:rsidRPr="00A5746B">
              <w:rPr>
                <w:sz w:val="20"/>
                <w:szCs w:val="20"/>
              </w:rPr>
              <w:t>11,8</w:t>
            </w:r>
          </w:p>
        </w:tc>
        <w:tc>
          <w:tcPr>
            <w:tcW w:w="492" w:type="pct"/>
            <w:vAlign w:val="center"/>
          </w:tcPr>
          <w:p w:rsidR="007B0B93" w:rsidRPr="00A5746B" w:rsidRDefault="007B0B93">
            <w:pPr>
              <w:jc w:val="center"/>
              <w:rPr>
                <w:sz w:val="20"/>
                <w:szCs w:val="20"/>
              </w:rPr>
            </w:pPr>
            <w:r w:rsidRPr="00A5746B">
              <w:rPr>
                <w:sz w:val="20"/>
                <w:szCs w:val="20"/>
              </w:rPr>
              <w:t>0,015</w:t>
            </w:r>
          </w:p>
        </w:tc>
        <w:tc>
          <w:tcPr>
            <w:tcW w:w="710" w:type="pct"/>
            <w:vAlign w:val="center"/>
          </w:tcPr>
          <w:p w:rsidR="007B0B93" w:rsidRPr="00A5746B" w:rsidRDefault="007B0B93" w:rsidP="007B0B93">
            <w:pPr>
              <w:jc w:val="center"/>
              <w:rPr>
                <w:sz w:val="22"/>
              </w:rPr>
            </w:pPr>
            <w:r w:rsidRPr="00A5746B">
              <w:rPr>
                <w:sz w:val="22"/>
              </w:rPr>
              <w:t>95/70</w:t>
            </w:r>
          </w:p>
        </w:tc>
        <w:tc>
          <w:tcPr>
            <w:tcW w:w="792" w:type="pct"/>
            <w:vAlign w:val="center"/>
          </w:tcPr>
          <w:p w:rsidR="007B0B93" w:rsidRPr="00A5746B" w:rsidRDefault="007B0B93" w:rsidP="007B0B93">
            <w:pPr>
              <w:jc w:val="center"/>
              <w:rPr>
                <w:sz w:val="22"/>
              </w:rPr>
            </w:pPr>
            <w:r w:rsidRPr="00A5746B">
              <w:rPr>
                <w:sz w:val="22"/>
              </w:rPr>
              <w:t>25</w:t>
            </w:r>
          </w:p>
        </w:tc>
      </w:tr>
      <w:tr w:rsidR="007B0B93" w:rsidRPr="00A5746B" w:rsidTr="007B0B93">
        <w:trPr>
          <w:cantSplit/>
        </w:trPr>
        <w:tc>
          <w:tcPr>
            <w:tcW w:w="194" w:type="pct"/>
            <w:vAlign w:val="center"/>
          </w:tcPr>
          <w:p w:rsidR="007B0B93" w:rsidRPr="00A5746B" w:rsidRDefault="007B0B93" w:rsidP="007B0B93">
            <w:pPr>
              <w:pStyle w:val="ab"/>
              <w:jc w:val="center"/>
              <w:rPr>
                <w:sz w:val="22"/>
                <w:szCs w:val="22"/>
              </w:rPr>
            </w:pPr>
            <w:r w:rsidRPr="00A5746B">
              <w:rPr>
                <w:sz w:val="22"/>
                <w:szCs w:val="22"/>
              </w:rPr>
              <w:t>16</w:t>
            </w:r>
          </w:p>
        </w:tc>
        <w:tc>
          <w:tcPr>
            <w:tcW w:w="945" w:type="pct"/>
            <w:shd w:val="clear" w:color="auto" w:fill="auto"/>
            <w:vAlign w:val="center"/>
          </w:tcPr>
          <w:p w:rsidR="007B0B93" w:rsidRPr="00A5746B" w:rsidRDefault="007B0B93" w:rsidP="007B0B93">
            <w:pPr>
              <w:jc w:val="center"/>
              <w:rPr>
                <w:sz w:val="22"/>
              </w:rPr>
            </w:pPr>
            <w:r w:rsidRPr="00A5746B">
              <w:rPr>
                <w:sz w:val="22"/>
              </w:rPr>
              <w:t>Котельная (с.Никольское, ул. Центральная, 4)</w:t>
            </w:r>
          </w:p>
        </w:tc>
        <w:tc>
          <w:tcPr>
            <w:tcW w:w="513" w:type="pct"/>
            <w:shd w:val="clear" w:color="auto" w:fill="auto"/>
            <w:vAlign w:val="center"/>
          </w:tcPr>
          <w:p w:rsidR="007B0B93" w:rsidRPr="00A5746B" w:rsidRDefault="007B0B93" w:rsidP="007B0B93">
            <w:pPr>
              <w:jc w:val="center"/>
              <w:rPr>
                <w:rFonts w:eastAsia="Times New Roman"/>
                <w:sz w:val="22"/>
                <w:szCs w:val="24"/>
                <w:lang w:eastAsia="ru-RU"/>
              </w:rPr>
            </w:pPr>
            <w:r w:rsidRPr="00A5746B">
              <w:rPr>
                <w:rFonts w:eastAsia="Times New Roman"/>
                <w:sz w:val="22"/>
                <w:szCs w:val="24"/>
                <w:lang w:eastAsia="ru-RU"/>
              </w:rPr>
              <w:t>192</w:t>
            </w:r>
          </w:p>
        </w:tc>
        <w:tc>
          <w:tcPr>
            <w:tcW w:w="449" w:type="pct"/>
            <w:vAlign w:val="center"/>
          </w:tcPr>
          <w:p w:rsidR="007B0B93" w:rsidRPr="00A5746B" w:rsidRDefault="007B0B93" w:rsidP="007B0B93">
            <w:pPr>
              <w:jc w:val="center"/>
              <w:rPr>
                <w:rFonts w:eastAsia="Times New Roman"/>
                <w:iCs/>
                <w:sz w:val="22"/>
                <w:szCs w:val="24"/>
                <w:lang w:eastAsia="ru-RU"/>
              </w:rPr>
            </w:pPr>
            <w:r w:rsidRPr="00A5746B">
              <w:rPr>
                <w:rFonts w:eastAsia="Times New Roman"/>
                <w:iCs/>
                <w:sz w:val="22"/>
                <w:szCs w:val="24"/>
                <w:lang w:eastAsia="ru-RU"/>
              </w:rPr>
              <w:t>34,65</w:t>
            </w:r>
          </w:p>
        </w:tc>
        <w:tc>
          <w:tcPr>
            <w:tcW w:w="387" w:type="pct"/>
            <w:vAlign w:val="center"/>
          </w:tcPr>
          <w:p w:rsidR="007B0B93" w:rsidRPr="00A5746B" w:rsidRDefault="007B0B93">
            <w:pPr>
              <w:jc w:val="center"/>
              <w:rPr>
                <w:sz w:val="20"/>
                <w:szCs w:val="20"/>
              </w:rPr>
            </w:pPr>
            <w:r w:rsidRPr="00A5746B">
              <w:rPr>
                <w:sz w:val="20"/>
                <w:szCs w:val="20"/>
              </w:rPr>
              <w:t>49,3</w:t>
            </w:r>
          </w:p>
        </w:tc>
        <w:tc>
          <w:tcPr>
            <w:tcW w:w="517" w:type="pct"/>
            <w:vAlign w:val="center"/>
          </w:tcPr>
          <w:p w:rsidR="007B0B93" w:rsidRPr="00A5746B" w:rsidRDefault="007B0B93">
            <w:pPr>
              <w:jc w:val="center"/>
              <w:rPr>
                <w:sz w:val="20"/>
                <w:szCs w:val="20"/>
              </w:rPr>
            </w:pPr>
            <w:r w:rsidRPr="00A5746B">
              <w:rPr>
                <w:sz w:val="20"/>
                <w:szCs w:val="20"/>
              </w:rPr>
              <w:t>11,7</w:t>
            </w:r>
          </w:p>
        </w:tc>
        <w:tc>
          <w:tcPr>
            <w:tcW w:w="492" w:type="pct"/>
            <w:vAlign w:val="center"/>
          </w:tcPr>
          <w:p w:rsidR="007B0B93" w:rsidRPr="00A5746B" w:rsidRDefault="007B0B93">
            <w:pPr>
              <w:jc w:val="center"/>
              <w:rPr>
                <w:sz w:val="20"/>
                <w:szCs w:val="20"/>
              </w:rPr>
            </w:pPr>
            <w:r w:rsidRPr="00A5746B">
              <w:rPr>
                <w:sz w:val="20"/>
                <w:szCs w:val="20"/>
              </w:rPr>
              <w:t>0,016</w:t>
            </w:r>
          </w:p>
        </w:tc>
        <w:tc>
          <w:tcPr>
            <w:tcW w:w="710" w:type="pct"/>
            <w:vAlign w:val="center"/>
          </w:tcPr>
          <w:p w:rsidR="007B0B93" w:rsidRPr="00A5746B" w:rsidRDefault="007B0B93" w:rsidP="007B0B93">
            <w:pPr>
              <w:jc w:val="center"/>
              <w:rPr>
                <w:sz w:val="22"/>
              </w:rPr>
            </w:pPr>
            <w:r w:rsidRPr="00A5746B">
              <w:rPr>
                <w:sz w:val="22"/>
              </w:rPr>
              <w:t>95/70</w:t>
            </w:r>
          </w:p>
        </w:tc>
        <w:tc>
          <w:tcPr>
            <w:tcW w:w="792" w:type="pct"/>
            <w:vAlign w:val="center"/>
          </w:tcPr>
          <w:p w:rsidR="007B0B93" w:rsidRPr="00A5746B" w:rsidRDefault="007B0B93" w:rsidP="007B0B93">
            <w:pPr>
              <w:jc w:val="center"/>
              <w:rPr>
                <w:sz w:val="22"/>
              </w:rPr>
            </w:pPr>
            <w:r w:rsidRPr="00A5746B">
              <w:rPr>
                <w:sz w:val="22"/>
              </w:rPr>
              <w:t>25</w:t>
            </w:r>
          </w:p>
        </w:tc>
      </w:tr>
      <w:tr w:rsidR="007B0B93" w:rsidRPr="00A5746B" w:rsidTr="007B0B93">
        <w:trPr>
          <w:cantSplit/>
        </w:trPr>
        <w:tc>
          <w:tcPr>
            <w:tcW w:w="194" w:type="pct"/>
            <w:vAlign w:val="center"/>
          </w:tcPr>
          <w:p w:rsidR="007B0B93" w:rsidRPr="00A5746B" w:rsidRDefault="007B0B93" w:rsidP="007B0B93">
            <w:pPr>
              <w:pStyle w:val="ab"/>
              <w:jc w:val="center"/>
              <w:rPr>
                <w:sz w:val="22"/>
                <w:szCs w:val="22"/>
              </w:rPr>
            </w:pPr>
            <w:r w:rsidRPr="00A5746B">
              <w:rPr>
                <w:sz w:val="22"/>
                <w:szCs w:val="22"/>
              </w:rPr>
              <w:t>17</w:t>
            </w:r>
          </w:p>
        </w:tc>
        <w:tc>
          <w:tcPr>
            <w:tcW w:w="945" w:type="pct"/>
            <w:shd w:val="clear" w:color="auto" w:fill="auto"/>
            <w:vAlign w:val="center"/>
          </w:tcPr>
          <w:p w:rsidR="007B0B93" w:rsidRPr="00A5746B" w:rsidRDefault="007B0B93" w:rsidP="007B0B93">
            <w:pPr>
              <w:jc w:val="center"/>
              <w:rPr>
                <w:sz w:val="22"/>
              </w:rPr>
            </w:pPr>
            <w:r w:rsidRPr="00A5746B">
              <w:rPr>
                <w:sz w:val="22"/>
              </w:rPr>
              <w:t>Котельная (с.Елово, ул. Школьная, 11а)</w:t>
            </w:r>
          </w:p>
        </w:tc>
        <w:tc>
          <w:tcPr>
            <w:tcW w:w="513" w:type="pct"/>
            <w:shd w:val="clear" w:color="auto" w:fill="auto"/>
            <w:vAlign w:val="center"/>
          </w:tcPr>
          <w:p w:rsidR="007B0B93" w:rsidRPr="00A5746B" w:rsidRDefault="007B0B93" w:rsidP="007B0B93">
            <w:pPr>
              <w:jc w:val="center"/>
              <w:rPr>
                <w:rFonts w:eastAsia="Times New Roman"/>
                <w:sz w:val="22"/>
                <w:szCs w:val="24"/>
                <w:lang w:eastAsia="ru-RU"/>
              </w:rPr>
            </w:pPr>
            <w:r w:rsidRPr="00A5746B">
              <w:rPr>
                <w:rFonts w:eastAsia="Times New Roman"/>
                <w:sz w:val="22"/>
                <w:szCs w:val="24"/>
                <w:lang w:eastAsia="ru-RU"/>
              </w:rPr>
              <w:t>177</w:t>
            </w:r>
          </w:p>
        </w:tc>
        <w:tc>
          <w:tcPr>
            <w:tcW w:w="449" w:type="pct"/>
            <w:vAlign w:val="center"/>
          </w:tcPr>
          <w:p w:rsidR="007B0B93" w:rsidRPr="00A5746B" w:rsidRDefault="007B0B93" w:rsidP="007B0B93">
            <w:pPr>
              <w:jc w:val="center"/>
              <w:rPr>
                <w:rFonts w:eastAsia="Times New Roman"/>
                <w:iCs/>
                <w:sz w:val="22"/>
                <w:szCs w:val="24"/>
                <w:lang w:eastAsia="ru-RU"/>
              </w:rPr>
            </w:pPr>
            <w:r w:rsidRPr="00A5746B">
              <w:rPr>
                <w:rFonts w:eastAsia="Times New Roman"/>
                <w:iCs/>
                <w:sz w:val="22"/>
                <w:szCs w:val="24"/>
                <w:lang w:eastAsia="ru-RU"/>
              </w:rPr>
              <w:t>33,42</w:t>
            </w:r>
          </w:p>
        </w:tc>
        <w:tc>
          <w:tcPr>
            <w:tcW w:w="387" w:type="pct"/>
            <w:vAlign w:val="center"/>
          </w:tcPr>
          <w:p w:rsidR="007B0B93" w:rsidRPr="00A5746B" w:rsidRDefault="007B0B93">
            <w:pPr>
              <w:jc w:val="center"/>
              <w:rPr>
                <w:sz w:val="20"/>
                <w:szCs w:val="20"/>
              </w:rPr>
            </w:pPr>
            <w:r w:rsidRPr="00A5746B">
              <w:rPr>
                <w:sz w:val="20"/>
                <w:szCs w:val="20"/>
              </w:rPr>
              <w:t>37,292</w:t>
            </w:r>
          </w:p>
        </w:tc>
        <w:tc>
          <w:tcPr>
            <w:tcW w:w="517" w:type="pct"/>
            <w:vAlign w:val="center"/>
          </w:tcPr>
          <w:p w:rsidR="007B0B93" w:rsidRPr="00A5746B" w:rsidRDefault="007B0B93">
            <w:pPr>
              <w:jc w:val="center"/>
              <w:rPr>
                <w:sz w:val="20"/>
                <w:szCs w:val="20"/>
              </w:rPr>
            </w:pPr>
            <w:r w:rsidRPr="00A5746B">
              <w:rPr>
                <w:sz w:val="20"/>
                <w:szCs w:val="20"/>
              </w:rPr>
              <w:t>15,2</w:t>
            </w:r>
          </w:p>
        </w:tc>
        <w:tc>
          <w:tcPr>
            <w:tcW w:w="492" w:type="pct"/>
            <w:vAlign w:val="center"/>
          </w:tcPr>
          <w:p w:rsidR="007B0B93" w:rsidRPr="00A5746B" w:rsidRDefault="007B0B93">
            <w:pPr>
              <w:jc w:val="center"/>
              <w:rPr>
                <w:sz w:val="20"/>
                <w:szCs w:val="20"/>
              </w:rPr>
            </w:pPr>
            <w:r w:rsidRPr="00A5746B">
              <w:rPr>
                <w:sz w:val="20"/>
                <w:szCs w:val="20"/>
              </w:rPr>
              <w:t>0,012</w:t>
            </w:r>
          </w:p>
        </w:tc>
        <w:tc>
          <w:tcPr>
            <w:tcW w:w="710" w:type="pct"/>
            <w:vAlign w:val="center"/>
          </w:tcPr>
          <w:p w:rsidR="007B0B93" w:rsidRPr="00A5746B" w:rsidRDefault="007B0B93" w:rsidP="007B0B93">
            <w:pPr>
              <w:jc w:val="center"/>
              <w:rPr>
                <w:sz w:val="22"/>
              </w:rPr>
            </w:pPr>
            <w:r w:rsidRPr="00A5746B">
              <w:rPr>
                <w:sz w:val="22"/>
              </w:rPr>
              <w:t>95/70</w:t>
            </w:r>
          </w:p>
        </w:tc>
        <w:tc>
          <w:tcPr>
            <w:tcW w:w="792" w:type="pct"/>
            <w:vAlign w:val="center"/>
          </w:tcPr>
          <w:p w:rsidR="007B0B93" w:rsidRPr="00A5746B" w:rsidRDefault="007B0B93" w:rsidP="007B0B93">
            <w:pPr>
              <w:jc w:val="center"/>
              <w:rPr>
                <w:sz w:val="22"/>
              </w:rPr>
            </w:pPr>
            <w:r w:rsidRPr="00A5746B">
              <w:rPr>
                <w:sz w:val="22"/>
              </w:rPr>
              <w:t>25</w:t>
            </w:r>
          </w:p>
        </w:tc>
      </w:tr>
      <w:tr w:rsidR="007B0B93" w:rsidRPr="00A5746B" w:rsidTr="007B0B93">
        <w:trPr>
          <w:cantSplit/>
        </w:trPr>
        <w:tc>
          <w:tcPr>
            <w:tcW w:w="194" w:type="pct"/>
            <w:vAlign w:val="center"/>
          </w:tcPr>
          <w:p w:rsidR="007B0B93" w:rsidRPr="00A5746B" w:rsidRDefault="007B0B93" w:rsidP="007B0B93">
            <w:pPr>
              <w:pStyle w:val="ab"/>
              <w:jc w:val="center"/>
              <w:rPr>
                <w:sz w:val="22"/>
                <w:szCs w:val="22"/>
              </w:rPr>
            </w:pPr>
            <w:r w:rsidRPr="00A5746B">
              <w:rPr>
                <w:sz w:val="22"/>
                <w:szCs w:val="22"/>
              </w:rPr>
              <w:t>18</w:t>
            </w:r>
          </w:p>
        </w:tc>
        <w:tc>
          <w:tcPr>
            <w:tcW w:w="945" w:type="pct"/>
            <w:shd w:val="clear" w:color="auto" w:fill="auto"/>
            <w:vAlign w:val="center"/>
          </w:tcPr>
          <w:p w:rsidR="007B0B93" w:rsidRPr="00A5746B" w:rsidRDefault="007B0B93" w:rsidP="007B0B93">
            <w:pPr>
              <w:jc w:val="center"/>
              <w:rPr>
                <w:sz w:val="22"/>
              </w:rPr>
            </w:pPr>
            <w:r w:rsidRPr="00A5746B">
              <w:rPr>
                <w:sz w:val="22"/>
              </w:rPr>
              <w:t>Котельная (п.Яр, ул. Пр</w:t>
            </w:r>
            <w:r w:rsidRPr="00A5746B">
              <w:rPr>
                <w:sz w:val="22"/>
              </w:rPr>
              <w:t>о</w:t>
            </w:r>
            <w:r w:rsidRPr="00A5746B">
              <w:rPr>
                <w:sz w:val="22"/>
              </w:rPr>
              <w:t>летарская, 14)</w:t>
            </w:r>
          </w:p>
        </w:tc>
        <w:tc>
          <w:tcPr>
            <w:tcW w:w="513" w:type="pct"/>
            <w:shd w:val="clear" w:color="auto" w:fill="auto"/>
            <w:vAlign w:val="center"/>
          </w:tcPr>
          <w:p w:rsidR="007B0B93" w:rsidRPr="00A5746B" w:rsidRDefault="007B0B93" w:rsidP="007B0B93">
            <w:pPr>
              <w:jc w:val="center"/>
              <w:rPr>
                <w:rFonts w:eastAsia="Times New Roman"/>
                <w:sz w:val="22"/>
                <w:szCs w:val="24"/>
                <w:lang w:eastAsia="ru-RU"/>
              </w:rPr>
            </w:pPr>
            <w:r w:rsidRPr="00A5746B">
              <w:rPr>
                <w:rFonts w:eastAsia="Times New Roman"/>
                <w:sz w:val="22"/>
                <w:szCs w:val="24"/>
                <w:lang w:eastAsia="ru-RU"/>
              </w:rPr>
              <w:t>478</w:t>
            </w:r>
          </w:p>
        </w:tc>
        <w:tc>
          <w:tcPr>
            <w:tcW w:w="449" w:type="pct"/>
            <w:vAlign w:val="center"/>
          </w:tcPr>
          <w:p w:rsidR="007B0B93" w:rsidRPr="00A5746B" w:rsidRDefault="007B0B93" w:rsidP="007B0B93">
            <w:pPr>
              <w:jc w:val="center"/>
              <w:rPr>
                <w:rFonts w:eastAsia="Times New Roman"/>
                <w:iCs/>
                <w:sz w:val="22"/>
                <w:szCs w:val="24"/>
                <w:lang w:eastAsia="ru-RU"/>
              </w:rPr>
            </w:pPr>
            <w:r w:rsidRPr="00A5746B">
              <w:rPr>
                <w:rFonts w:eastAsia="Times New Roman"/>
                <w:iCs/>
                <w:sz w:val="22"/>
                <w:szCs w:val="24"/>
                <w:lang w:eastAsia="ru-RU"/>
              </w:rPr>
              <w:t>43,89</w:t>
            </w:r>
          </w:p>
        </w:tc>
        <w:tc>
          <w:tcPr>
            <w:tcW w:w="387" w:type="pct"/>
            <w:vAlign w:val="center"/>
          </w:tcPr>
          <w:p w:rsidR="007B0B93" w:rsidRPr="00A5746B" w:rsidRDefault="007B0B93">
            <w:pPr>
              <w:jc w:val="center"/>
              <w:rPr>
                <w:sz w:val="20"/>
                <w:szCs w:val="20"/>
              </w:rPr>
            </w:pPr>
            <w:r w:rsidRPr="00A5746B">
              <w:rPr>
                <w:sz w:val="20"/>
                <w:szCs w:val="20"/>
              </w:rPr>
              <w:t>73,785</w:t>
            </w:r>
          </w:p>
        </w:tc>
        <w:tc>
          <w:tcPr>
            <w:tcW w:w="517" w:type="pct"/>
            <w:vAlign w:val="center"/>
          </w:tcPr>
          <w:p w:rsidR="007B0B93" w:rsidRPr="00A5746B" w:rsidRDefault="007B0B93">
            <w:pPr>
              <w:jc w:val="center"/>
              <w:rPr>
                <w:sz w:val="20"/>
                <w:szCs w:val="20"/>
              </w:rPr>
            </w:pPr>
            <w:r w:rsidRPr="00A5746B">
              <w:rPr>
                <w:sz w:val="20"/>
                <w:szCs w:val="20"/>
              </w:rPr>
              <w:t>47,3</w:t>
            </w:r>
          </w:p>
        </w:tc>
        <w:tc>
          <w:tcPr>
            <w:tcW w:w="492" w:type="pct"/>
            <w:vAlign w:val="center"/>
          </w:tcPr>
          <w:p w:rsidR="007B0B93" w:rsidRPr="00A5746B" w:rsidRDefault="007B0B93">
            <w:pPr>
              <w:jc w:val="center"/>
              <w:rPr>
                <w:sz w:val="20"/>
                <w:szCs w:val="20"/>
              </w:rPr>
            </w:pPr>
            <w:r w:rsidRPr="00A5746B">
              <w:rPr>
                <w:sz w:val="20"/>
                <w:szCs w:val="20"/>
              </w:rPr>
              <w:t>0,006</w:t>
            </w:r>
          </w:p>
        </w:tc>
        <w:tc>
          <w:tcPr>
            <w:tcW w:w="710" w:type="pct"/>
            <w:vAlign w:val="center"/>
          </w:tcPr>
          <w:p w:rsidR="007B0B93" w:rsidRPr="00A5746B" w:rsidRDefault="007B0B93" w:rsidP="007B0B93">
            <w:pPr>
              <w:jc w:val="center"/>
              <w:rPr>
                <w:sz w:val="22"/>
              </w:rPr>
            </w:pPr>
            <w:r w:rsidRPr="00A5746B">
              <w:rPr>
                <w:sz w:val="22"/>
              </w:rPr>
              <w:t>95/70</w:t>
            </w:r>
          </w:p>
        </w:tc>
        <w:tc>
          <w:tcPr>
            <w:tcW w:w="792" w:type="pct"/>
            <w:vAlign w:val="center"/>
          </w:tcPr>
          <w:p w:rsidR="007B0B93" w:rsidRPr="00A5746B" w:rsidRDefault="007B0B93" w:rsidP="007B0B93">
            <w:pPr>
              <w:jc w:val="center"/>
              <w:rPr>
                <w:sz w:val="22"/>
              </w:rPr>
            </w:pPr>
            <w:r w:rsidRPr="00A5746B">
              <w:rPr>
                <w:sz w:val="22"/>
              </w:rPr>
              <w:t>25</w:t>
            </w:r>
          </w:p>
        </w:tc>
      </w:tr>
      <w:tr w:rsidR="007B0B93" w:rsidRPr="00A5746B" w:rsidTr="007B0B93">
        <w:trPr>
          <w:cantSplit/>
        </w:trPr>
        <w:tc>
          <w:tcPr>
            <w:tcW w:w="194" w:type="pct"/>
            <w:vAlign w:val="center"/>
          </w:tcPr>
          <w:p w:rsidR="007B0B93" w:rsidRPr="00A5746B" w:rsidRDefault="007B0B93" w:rsidP="007B0B93">
            <w:pPr>
              <w:pStyle w:val="ab"/>
              <w:jc w:val="center"/>
              <w:rPr>
                <w:sz w:val="22"/>
                <w:szCs w:val="22"/>
              </w:rPr>
            </w:pPr>
            <w:r w:rsidRPr="00A5746B">
              <w:rPr>
                <w:sz w:val="22"/>
                <w:szCs w:val="22"/>
              </w:rPr>
              <w:t>19</w:t>
            </w:r>
          </w:p>
        </w:tc>
        <w:tc>
          <w:tcPr>
            <w:tcW w:w="945" w:type="pct"/>
            <w:shd w:val="clear" w:color="auto" w:fill="auto"/>
            <w:vAlign w:val="center"/>
          </w:tcPr>
          <w:p w:rsidR="007B0B93" w:rsidRPr="00A5746B" w:rsidRDefault="007B0B93" w:rsidP="007B0B93">
            <w:pPr>
              <w:jc w:val="center"/>
              <w:rPr>
                <w:sz w:val="22"/>
              </w:rPr>
            </w:pPr>
            <w:r w:rsidRPr="00A5746B">
              <w:rPr>
                <w:sz w:val="22"/>
              </w:rPr>
              <w:t>Котельная (п. Яр, пер. Яр-пост, 1-1а)</w:t>
            </w:r>
          </w:p>
        </w:tc>
        <w:tc>
          <w:tcPr>
            <w:tcW w:w="962" w:type="pct"/>
            <w:gridSpan w:val="2"/>
            <w:shd w:val="clear" w:color="auto" w:fill="auto"/>
            <w:vAlign w:val="center"/>
          </w:tcPr>
          <w:p w:rsidR="007B0B93" w:rsidRPr="00A5746B" w:rsidRDefault="007B0B93" w:rsidP="00095B0A">
            <w:pPr>
              <w:jc w:val="center"/>
              <w:rPr>
                <w:sz w:val="22"/>
              </w:rPr>
            </w:pPr>
            <w:r w:rsidRPr="00A5746B">
              <w:rPr>
                <w:rFonts w:eastAsia="Times New Roman"/>
                <w:iCs/>
                <w:sz w:val="22"/>
                <w:lang w:eastAsia="ru-RU"/>
              </w:rPr>
              <w:t>Сведения не представлены</w:t>
            </w:r>
          </w:p>
        </w:tc>
        <w:tc>
          <w:tcPr>
            <w:tcW w:w="387" w:type="pct"/>
            <w:vAlign w:val="center"/>
          </w:tcPr>
          <w:p w:rsidR="007B0B93" w:rsidRPr="00A5746B" w:rsidRDefault="007B0B93" w:rsidP="007B0B93">
            <w:pPr>
              <w:jc w:val="center"/>
              <w:rPr>
                <w:sz w:val="20"/>
                <w:szCs w:val="20"/>
              </w:rPr>
            </w:pPr>
            <w:r w:rsidRPr="00A5746B">
              <w:rPr>
                <w:sz w:val="20"/>
                <w:szCs w:val="20"/>
              </w:rPr>
              <w:t>124</w:t>
            </w:r>
          </w:p>
        </w:tc>
        <w:tc>
          <w:tcPr>
            <w:tcW w:w="517" w:type="pct"/>
            <w:vAlign w:val="center"/>
          </w:tcPr>
          <w:p w:rsidR="007B0B93" w:rsidRPr="00A5746B" w:rsidRDefault="007B0B93" w:rsidP="007B0B93">
            <w:pPr>
              <w:jc w:val="center"/>
              <w:rPr>
                <w:sz w:val="20"/>
                <w:szCs w:val="20"/>
              </w:rPr>
            </w:pPr>
            <w:r w:rsidRPr="00A5746B">
              <w:rPr>
                <w:sz w:val="20"/>
                <w:szCs w:val="20"/>
              </w:rPr>
              <w:t>5,3</w:t>
            </w:r>
          </w:p>
        </w:tc>
        <w:tc>
          <w:tcPr>
            <w:tcW w:w="492" w:type="pct"/>
            <w:vAlign w:val="center"/>
          </w:tcPr>
          <w:p w:rsidR="007B0B93" w:rsidRPr="00A5746B" w:rsidRDefault="007B0B93" w:rsidP="007B0B93">
            <w:pPr>
              <w:jc w:val="center"/>
              <w:rPr>
                <w:sz w:val="20"/>
                <w:szCs w:val="20"/>
              </w:rPr>
            </w:pPr>
            <w:r w:rsidRPr="00A5746B">
              <w:rPr>
                <w:sz w:val="20"/>
                <w:szCs w:val="20"/>
              </w:rPr>
              <w:t>0,123</w:t>
            </w:r>
          </w:p>
        </w:tc>
        <w:tc>
          <w:tcPr>
            <w:tcW w:w="710" w:type="pct"/>
            <w:vAlign w:val="center"/>
          </w:tcPr>
          <w:p w:rsidR="007B0B93" w:rsidRPr="00A5746B" w:rsidRDefault="007B0B93" w:rsidP="007B0B93">
            <w:pPr>
              <w:jc w:val="center"/>
              <w:rPr>
                <w:sz w:val="22"/>
              </w:rPr>
            </w:pPr>
            <w:r w:rsidRPr="00A5746B">
              <w:rPr>
                <w:sz w:val="22"/>
              </w:rPr>
              <w:t>95/70</w:t>
            </w:r>
          </w:p>
        </w:tc>
        <w:tc>
          <w:tcPr>
            <w:tcW w:w="792" w:type="pct"/>
            <w:vAlign w:val="center"/>
          </w:tcPr>
          <w:p w:rsidR="007B0B93" w:rsidRPr="00A5746B" w:rsidRDefault="007B0B93" w:rsidP="007B0B93">
            <w:pPr>
              <w:jc w:val="center"/>
              <w:rPr>
                <w:sz w:val="22"/>
              </w:rPr>
            </w:pPr>
            <w:r w:rsidRPr="00A5746B">
              <w:rPr>
                <w:sz w:val="22"/>
              </w:rPr>
              <w:t>25</w:t>
            </w:r>
          </w:p>
        </w:tc>
      </w:tr>
    </w:tbl>
    <w:p w:rsidR="009950DD" w:rsidRPr="00A5746B" w:rsidRDefault="009950DD" w:rsidP="0006129B">
      <w:pPr>
        <w:ind w:firstLine="709"/>
        <w:rPr>
          <w:b/>
          <w:szCs w:val="24"/>
          <w:u w:val="single"/>
        </w:rPr>
      </w:pPr>
    </w:p>
    <w:p w:rsidR="00302C84" w:rsidRPr="00A5746B" w:rsidRDefault="005148DF" w:rsidP="0006129B">
      <w:pPr>
        <w:pStyle w:val="30"/>
        <w:spacing w:line="240" w:lineRule="auto"/>
      </w:pPr>
      <w:bookmarkStart w:id="56" w:name="_Toc121588436"/>
      <w:r w:rsidRPr="00A5746B">
        <w:t>3.2</w:t>
      </w:r>
      <w:r w:rsidR="00997C9E" w:rsidRPr="00A5746B">
        <w:t>3</w:t>
      </w:r>
      <w:r w:rsidRPr="00A5746B">
        <w:t xml:space="preserve"> </w:t>
      </w:r>
      <w:r w:rsidR="00302C84" w:rsidRPr="00A5746B">
        <w:t xml:space="preserve">Изменения, произошедшие в тепловых сетях, сооружениях на них за период, </w:t>
      </w:r>
      <w:r w:rsidR="00042A16" w:rsidRPr="00A5746B">
        <w:t>предшествующий разработке (актуализации) схемы теплоснабжения</w:t>
      </w:r>
      <w:bookmarkEnd w:id="56"/>
    </w:p>
    <w:p w:rsidR="00EF4F5F" w:rsidRPr="00A5746B" w:rsidRDefault="00EF4F5F" w:rsidP="00EF4F5F">
      <w:pPr>
        <w:pStyle w:val="Affb"/>
      </w:pPr>
      <w:r w:rsidRPr="00A5746B">
        <w:t>Муниципальный округ «Ярский район» Удмуртской Республики образован в 2021 году, путем объединения муниципальных образований, ранее входящих в состав муниципального образования Ярский район, в новое муниципальное образование.</w:t>
      </w:r>
    </w:p>
    <w:p w:rsidR="00EF4F5F" w:rsidRPr="00A5746B" w:rsidRDefault="00EF4F5F" w:rsidP="00EF4F5F">
      <w:pPr>
        <w:pStyle w:val="Affb"/>
      </w:pPr>
      <w:r w:rsidRPr="00A5746B">
        <w:t>С момента разработки схем теплоснабжения муниципальных образований, вошедших в состав Муниципального округа «Ярский район», выявлены следующие изменения:</w:t>
      </w:r>
    </w:p>
    <w:p w:rsidR="005D3F5B" w:rsidRPr="00A5746B" w:rsidRDefault="005D3F5B" w:rsidP="005D3F5B">
      <w:pPr>
        <w:pStyle w:val="Affb"/>
      </w:pPr>
      <w:r w:rsidRPr="00A5746B">
        <w:t xml:space="preserve">- были закрыты угольные котельные в </w:t>
      </w:r>
      <w:r w:rsidR="002532E9" w:rsidRPr="00A5746B">
        <w:t xml:space="preserve">с. Дизьмино (ул. Полевая, д. 12), с. Елово (ул. Молодежная. 28а), д. Байдалино, с. Озерки, д. Тум </w:t>
      </w:r>
      <w:r w:rsidRPr="00A5746B">
        <w:t>с переводом потребителей на автономное отопление.</w:t>
      </w:r>
    </w:p>
    <w:p w:rsidR="00483BDC" w:rsidRPr="00A5746B" w:rsidRDefault="00965DEE" w:rsidP="00965DEE">
      <w:pPr>
        <w:pStyle w:val="Affb"/>
      </w:pPr>
      <w:r w:rsidRPr="00A5746B">
        <w:t xml:space="preserve">На основании полученных данных были уточнены сведения по характеристике </w:t>
      </w:r>
      <w:r w:rsidR="001E412C" w:rsidRPr="00A5746B">
        <w:t xml:space="preserve">На основании полученных данных были </w:t>
      </w:r>
      <w:r w:rsidR="00042A16" w:rsidRPr="00A5746B">
        <w:t>уточнены</w:t>
      </w:r>
      <w:r w:rsidR="001E412C" w:rsidRPr="00A5746B">
        <w:t xml:space="preserve"> свед</w:t>
      </w:r>
      <w:r w:rsidR="001E412C" w:rsidRPr="00A5746B">
        <w:t>е</w:t>
      </w:r>
      <w:r w:rsidR="001E412C" w:rsidRPr="00A5746B">
        <w:t>ния по характеристике тепловых сетей, статистике аварийных ситуаций, запорной арматуре, приведены энергетические характеристики тепл</w:t>
      </w:r>
      <w:r w:rsidR="001E412C" w:rsidRPr="00A5746B">
        <w:t>о</w:t>
      </w:r>
      <w:r w:rsidR="001E412C" w:rsidRPr="00A5746B">
        <w:t>вых сетей.</w:t>
      </w:r>
    </w:p>
    <w:p w:rsidR="000361F5" w:rsidRPr="00A5746B" w:rsidRDefault="000361F5" w:rsidP="0006129B">
      <w:pPr>
        <w:pStyle w:val="21"/>
        <w:spacing w:line="240" w:lineRule="auto"/>
        <w:sectPr w:rsidR="000361F5" w:rsidRPr="00A5746B" w:rsidSect="000C69BD">
          <w:pgSz w:w="16838" w:h="11906" w:orient="landscape"/>
          <w:pgMar w:top="709" w:right="851" w:bottom="1134" w:left="1134" w:header="708" w:footer="708" w:gutter="0"/>
          <w:cols w:space="708"/>
          <w:docGrid w:linePitch="360"/>
        </w:sectPr>
      </w:pPr>
      <w:bookmarkStart w:id="57" w:name="_Toc422303784"/>
    </w:p>
    <w:p w:rsidR="003A5836" w:rsidRPr="00A5746B" w:rsidRDefault="003A5836" w:rsidP="0006129B">
      <w:pPr>
        <w:pStyle w:val="21"/>
        <w:spacing w:line="240" w:lineRule="auto"/>
      </w:pPr>
      <w:bookmarkStart w:id="58" w:name="_Toc121588437"/>
      <w:r w:rsidRPr="00A5746B">
        <w:lastRenderedPageBreak/>
        <w:t xml:space="preserve">Часть 4 </w:t>
      </w:r>
      <w:bookmarkEnd w:id="57"/>
      <w:r w:rsidR="005E5DE4" w:rsidRPr="00A5746B">
        <w:t>Зоны действия источников тепловой энергии</w:t>
      </w:r>
      <w:bookmarkEnd w:id="58"/>
    </w:p>
    <w:p w:rsidR="00BB4350" w:rsidRPr="00A5746B" w:rsidRDefault="00BB4350" w:rsidP="0006129B">
      <w:pPr>
        <w:pStyle w:val="30"/>
        <w:spacing w:line="240" w:lineRule="auto"/>
      </w:pPr>
      <w:bookmarkStart w:id="59" w:name="_Toc121588438"/>
      <w:r w:rsidRPr="00A5746B">
        <w:t xml:space="preserve">4.1 </w:t>
      </w:r>
      <w:r w:rsidR="005148DF" w:rsidRPr="00A5746B">
        <w:t xml:space="preserve">Описание существующих зон действия источников тепловой энергии во всех системах теплоснабжения на территории </w:t>
      </w:r>
      <w:r w:rsidR="00EF4F5F" w:rsidRPr="00A5746B">
        <w:t>округа</w:t>
      </w:r>
      <w:r w:rsidR="005148DF" w:rsidRPr="00A5746B">
        <w:t>, включая перечень котельных, нах</w:t>
      </w:r>
      <w:r w:rsidR="005148DF" w:rsidRPr="00A5746B">
        <w:t>о</w:t>
      </w:r>
      <w:r w:rsidR="005148DF" w:rsidRPr="00A5746B">
        <w:t>дящихся в зоне радиуса эффективного теплоснабжения источников тепловой энергии, функционирующих в режиме комбинированной выработки электрической и тепловой энергии</w:t>
      </w:r>
      <w:bookmarkEnd w:id="59"/>
    </w:p>
    <w:p w:rsidR="001B0283" w:rsidRPr="00A5746B" w:rsidRDefault="001B0283" w:rsidP="0006129B">
      <w:pPr>
        <w:ind w:firstLine="567"/>
      </w:pPr>
      <w:r w:rsidRPr="00A5746B">
        <w:t>В Поста</w:t>
      </w:r>
      <w:r w:rsidR="00E615B9" w:rsidRPr="00A5746B">
        <w:t>новлении Правительства РФ от 22.02.</w:t>
      </w:r>
      <w:r w:rsidRPr="00A5746B">
        <w:t>2012 № 154 «О требованиях к схемам теплоснабжения, порядку их разработки и утверждения» даны следующие определения:</w:t>
      </w:r>
    </w:p>
    <w:p w:rsidR="001B0283" w:rsidRPr="00A5746B" w:rsidRDefault="001B0283" w:rsidP="0006129B">
      <w:pPr>
        <w:ind w:firstLine="567"/>
      </w:pPr>
      <w:r w:rsidRPr="00A5746B">
        <w:rPr>
          <w:i/>
        </w:rPr>
        <w:t>«зона действия системы теплоснабжения»</w:t>
      </w:r>
      <w:r w:rsidRPr="00A5746B">
        <w:t xml:space="preserve"> - территория поселения, городского округа или ее часть, границы которой устанавливаются по наиболее удаленным точкам подключ</w:t>
      </w:r>
      <w:r w:rsidRPr="00A5746B">
        <w:t>е</w:t>
      </w:r>
      <w:r w:rsidRPr="00A5746B">
        <w:t>ния потребителей к тепловым сетям, входящим в систему теплоснабжения;</w:t>
      </w:r>
    </w:p>
    <w:p w:rsidR="001B0283" w:rsidRPr="00A5746B" w:rsidRDefault="001B0283" w:rsidP="0006129B">
      <w:pPr>
        <w:ind w:firstLine="567"/>
      </w:pPr>
      <w:r w:rsidRPr="00A5746B">
        <w:rPr>
          <w:i/>
        </w:rPr>
        <w:t>«зона действия источника тепловой энергии»</w:t>
      </w:r>
      <w:r w:rsidRPr="00A5746B">
        <w:t xml:space="preserve"> - территория поселения, городского округа или ее часть, границы которой устанавливаются закрытыми секционирующими з</w:t>
      </w:r>
      <w:r w:rsidRPr="00A5746B">
        <w:t>а</w:t>
      </w:r>
      <w:r w:rsidRPr="00A5746B">
        <w:t>движками тепловой сети системы теплоснабжения;</w:t>
      </w:r>
    </w:p>
    <w:p w:rsidR="007B0B93" w:rsidRPr="00A5746B" w:rsidRDefault="007B0B93" w:rsidP="0006129B">
      <w:pPr>
        <w:ind w:firstLine="567"/>
      </w:pPr>
    </w:p>
    <w:p w:rsidR="007B0B93" w:rsidRPr="00A5746B" w:rsidRDefault="007B0B93" w:rsidP="007B0B93">
      <w:pPr>
        <w:pStyle w:val="aff9"/>
      </w:pPr>
      <w:r w:rsidRPr="00A5746B">
        <w:t xml:space="preserve">Таблица </w:t>
      </w:r>
      <w:fldSimple w:instr=" SEQ Таблица \* ARABIC ">
        <w:r w:rsidR="00A5746B" w:rsidRPr="00A5746B">
          <w:rPr>
            <w:noProof/>
          </w:rPr>
          <w:t>17</w:t>
        </w:r>
      </w:fldSimple>
      <w:r w:rsidRPr="00A5746B">
        <w:t xml:space="preserve"> – Описание потребителей, подключенных к сетям теплоснабжения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1"/>
        <w:gridCol w:w="3469"/>
        <w:gridCol w:w="3045"/>
        <w:gridCol w:w="1315"/>
        <w:gridCol w:w="1364"/>
      </w:tblGrid>
      <w:tr w:rsidR="00800725" w:rsidRPr="00A5746B" w:rsidTr="00800725">
        <w:trPr>
          <w:tblHeader/>
        </w:trPr>
        <w:tc>
          <w:tcPr>
            <w:tcW w:w="335" w:type="pct"/>
            <w:vMerge w:val="restart"/>
            <w:shd w:val="clear" w:color="auto" w:fill="auto"/>
            <w:vAlign w:val="center"/>
            <w:hideMark/>
          </w:tcPr>
          <w:p w:rsidR="00EF4F5F" w:rsidRPr="00A5746B" w:rsidRDefault="00EF4F5F" w:rsidP="00895D64">
            <w:pPr>
              <w:jc w:val="left"/>
              <w:rPr>
                <w:rFonts w:eastAsia="Times New Roman"/>
                <w:b/>
                <w:bCs/>
                <w:sz w:val="20"/>
                <w:lang w:eastAsia="ru-RU"/>
              </w:rPr>
            </w:pPr>
            <w:r w:rsidRPr="00A5746B">
              <w:rPr>
                <w:rFonts w:eastAsia="Times New Roman"/>
                <w:b/>
                <w:bCs/>
                <w:sz w:val="20"/>
                <w:lang w:eastAsia="ru-RU"/>
              </w:rPr>
              <w:t>№ п/п</w:t>
            </w:r>
          </w:p>
        </w:tc>
        <w:tc>
          <w:tcPr>
            <w:tcW w:w="1760" w:type="pct"/>
            <w:vMerge w:val="restart"/>
            <w:shd w:val="clear" w:color="auto" w:fill="auto"/>
            <w:vAlign w:val="center"/>
            <w:hideMark/>
          </w:tcPr>
          <w:p w:rsidR="00EF4F5F" w:rsidRPr="00A5746B" w:rsidRDefault="00EF4F5F" w:rsidP="00895D64">
            <w:pPr>
              <w:jc w:val="left"/>
              <w:rPr>
                <w:rFonts w:eastAsia="Times New Roman"/>
                <w:b/>
                <w:bCs/>
                <w:sz w:val="20"/>
                <w:lang w:eastAsia="ru-RU"/>
              </w:rPr>
            </w:pPr>
            <w:r w:rsidRPr="00A5746B">
              <w:rPr>
                <w:rFonts w:eastAsia="Times New Roman"/>
                <w:b/>
                <w:bCs/>
                <w:sz w:val="20"/>
                <w:lang w:eastAsia="ru-RU"/>
              </w:rPr>
              <w:t>Населённый пункт, наименование объекта, телефон ДДС</w:t>
            </w:r>
          </w:p>
        </w:tc>
        <w:tc>
          <w:tcPr>
            <w:tcW w:w="2904" w:type="pct"/>
            <w:gridSpan w:val="3"/>
            <w:shd w:val="clear" w:color="auto" w:fill="auto"/>
            <w:vAlign w:val="center"/>
          </w:tcPr>
          <w:p w:rsidR="00EF4F5F" w:rsidRPr="00A5746B" w:rsidRDefault="00EF4F5F" w:rsidP="00895D64">
            <w:pPr>
              <w:jc w:val="center"/>
              <w:rPr>
                <w:rFonts w:eastAsia="Times New Roman"/>
                <w:b/>
                <w:bCs/>
                <w:sz w:val="20"/>
                <w:lang w:eastAsia="ru-RU"/>
              </w:rPr>
            </w:pPr>
            <w:r w:rsidRPr="00A5746B">
              <w:rPr>
                <w:rFonts w:eastAsia="Times New Roman"/>
                <w:b/>
                <w:bCs/>
                <w:sz w:val="20"/>
                <w:lang w:eastAsia="ru-RU"/>
              </w:rPr>
              <w:t>Отапливаемые объекты</w:t>
            </w:r>
          </w:p>
        </w:tc>
      </w:tr>
      <w:tr w:rsidR="00800725" w:rsidRPr="00A5746B" w:rsidTr="00800725">
        <w:trPr>
          <w:tblHeader/>
        </w:trPr>
        <w:tc>
          <w:tcPr>
            <w:tcW w:w="335" w:type="pct"/>
            <w:vMerge/>
            <w:shd w:val="clear" w:color="auto" w:fill="auto"/>
            <w:vAlign w:val="center"/>
            <w:hideMark/>
          </w:tcPr>
          <w:p w:rsidR="00EF4F5F" w:rsidRPr="00A5746B" w:rsidRDefault="00EF4F5F" w:rsidP="00895D64">
            <w:pPr>
              <w:jc w:val="left"/>
              <w:rPr>
                <w:rFonts w:eastAsia="Times New Roman"/>
                <w:b/>
                <w:bCs/>
                <w:sz w:val="20"/>
                <w:lang w:eastAsia="ru-RU"/>
              </w:rPr>
            </w:pPr>
          </w:p>
        </w:tc>
        <w:tc>
          <w:tcPr>
            <w:tcW w:w="1760" w:type="pct"/>
            <w:vMerge/>
            <w:shd w:val="clear" w:color="auto" w:fill="auto"/>
            <w:vAlign w:val="center"/>
            <w:hideMark/>
          </w:tcPr>
          <w:p w:rsidR="00EF4F5F" w:rsidRPr="00A5746B" w:rsidRDefault="00EF4F5F" w:rsidP="00895D64">
            <w:pPr>
              <w:jc w:val="left"/>
              <w:rPr>
                <w:rFonts w:eastAsia="Times New Roman"/>
                <w:b/>
                <w:bCs/>
                <w:sz w:val="20"/>
                <w:lang w:eastAsia="ru-RU"/>
              </w:rPr>
            </w:pPr>
          </w:p>
        </w:tc>
        <w:tc>
          <w:tcPr>
            <w:tcW w:w="1545" w:type="pct"/>
            <w:shd w:val="clear" w:color="auto" w:fill="auto"/>
            <w:vAlign w:val="center"/>
            <w:hideMark/>
          </w:tcPr>
          <w:p w:rsidR="00EF4F5F" w:rsidRPr="00A5746B" w:rsidRDefault="00EF4F5F" w:rsidP="00895D64">
            <w:pPr>
              <w:jc w:val="center"/>
              <w:rPr>
                <w:rFonts w:eastAsia="Times New Roman"/>
                <w:b/>
                <w:bCs/>
                <w:sz w:val="20"/>
                <w:lang w:eastAsia="ru-RU"/>
              </w:rPr>
            </w:pPr>
            <w:r w:rsidRPr="00A5746B">
              <w:rPr>
                <w:rFonts w:eastAsia="Times New Roman"/>
                <w:b/>
                <w:bCs/>
                <w:sz w:val="20"/>
                <w:lang w:eastAsia="ru-RU"/>
              </w:rPr>
              <w:t>Наименование объектов</w:t>
            </w:r>
          </w:p>
        </w:tc>
        <w:tc>
          <w:tcPr>
            <w:tcW w:w="667" w:type="pct"/>
            <w:shd w:val="clear" w:color="auto" w:fill="auto"/>
            <w:vAlign w:val="center"/>
            <w:hideMark/>
          </w:tcPr>
          <w:p w:rsidR="00EF4F5F" w:rsidRPr="00A5746B" w:rsidRDefault="00EF4F5F" w:rsidP="00895D64">
            <w:pPr>
              <w:jc w:val="center"/>
              <w:rPr>
                <w:rFonts w:eastAsia="Times New Roman"/>
                <w:b/>
                <w:bCs/>
                <w:sz w:val="20"/>
                <w:lang w:eastAsia="ru-RU"/>
              </w:rPr>
            </w:pPr>
            <w:r w:rsidRPr="00A5746B">
              <w:rPr>
                <w:rFonts w:eastAsia="Times New Roman"/>
                <w:b/>
                <w:bCs/>
                <w:sz w:val="20"/>
                <w:lang w:eastAsia="ru-RU"/>
              </w:rPr>
              <w:t>Кол-во (ед.)</w:t>
            </w:r>
          </w:p>
        </w:tc>
        <w:tc>
          <w:tcPr>
            <w:tcW w:w="692" w:type="pct"/>
            <w:shd w:val="clear" w:color="auto" w:fill="auto"/>
            <w:vAlign w:val="center"/>
            <w:hideMark/>
          </w:tcPr>
          <w:p w:rsidR="00EF4F5F" w:rsidRPr="00A5746B" w:rsidRDefault="00EF4F5F" w:rsidP="00895D64">
            <w:pPr>
              <w:jc w:val="center"/>
              <w:rPr>
                <w:rFonts w:eastAsia="Times New Roman"/>
                <w:b/>
                <w:bCs/>
                <w:sz w:val="20"/>
                <w:lang w:eastAsia="ru-RU"/>
              </w:rPr>
            </w:pPr>
            <w:r w:rsidRPr="00A5746B">
              <w:rPr>
                <w:rFonts w:eastAsia="Times New Roman"/>
                <w:b/>
                <w:bCs/>
                <w:sz w:val="20"/>
                <w:lang w:eastAsia="ru-RU"/>
              </w:rPr>
              <w:t>Объем (м3)</w:t>
            </w:r>
          </w:p>
        </w:tc>
      </w:tr>
      <w:tr w:rsidR="00800725" w:rsidRPr="00A5746B" w:rsidTr="00800725">
        <w:tc>
          <w:tcPr>
            <w:tcW w:w="335" w:type="pct"/>
            <w:vMerge w:val="restart"/>
            <w:shd w:val="clear" w:color="auto" w:fill="auto"/>
            <w:noWrap/>
            <w:vAlign w:val="center"/>
          </w:tcPr>
          <w:p w:rsidR="00EF4F5F" w:rsidRPr="00A5746B" w:rsidRDefault="00EF4F5F" w:rsidP="00F504B4">
            <w:pPr>
              <w:pStyle w:val="ab"/>
              <w:numPr>
                <w:ilvl w:val="0"/>
                <w:numId w:val="27"/>
              </w:numPr>
              <w:ind w:left="0" w:firstLine="0"/>
              <w:jc w:val="center"/>
              <w:rPr>
                <w:rFonts w:eastAsia="Times New Roman"/>
                <w:sz w:val="20"/>
                <w:szCs w:val="22"/>
                <w:lang w:eastAsia="ru-RU"/>
              </w:rPr>
            </w:pPr>
          </w:p>
        </w:tc>
        <w:tc>
          <w:tcPr>
            <w:tcW w:w="1760" w:type="pct"/>
            <w:vMerge w:val="restart"/>
            <w:shd w:val="clear" w:color="auto" w:fill="auto"/>
            <w:vAlign w:val="center"/>
            <w:hideMark/>
          </w:tcPr>
          <w:p w:rsidR="00EF4F5F" w:rsidRPr="00A5746B" w:rsidRDefault="009F3285" w:rsidP="009F3285">
            <w:pPr>
              <w:jc w:val="center"/>
              <w:rPr>
                <w:rFonts w:eastAsia="Times New Roman"/>
                <w:sz w:val="20"/>
                <w:lang w:eastAsia="ru-RU"/>
              </w:rPr>
            </w:pPr>
            <w:r w:rsidRPr="00A5746B">
              <w:rPr>
                <w:rFonts w:eastAsia="Times New Roman"/>
                <w:sz w:val="20"/>
                <w:lang w:eastAsia="ru-RU"/>
              </w:rPr>
              <w:t>Котельная (п. Яр, ул. Школьная, 6а)</w:t>
            </w:r>
          </w:p>
        </w:tc>
        <w:tc>
          <w:tcPr>
            <w:tcW w:w="1545" w:type="pct"/>
            <w:shd w:val="clear" w:color="auto" w:fill="auto"/>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Жилые здания</w:t>
            </w:r>
          </w:p>
        </w:tc>
        <w:tc>
          <w:tcPr>
            <w:tcW w:w="667"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8</w:t>
            </w:r>
          </w:p>
        </w:tc>
        <w:tc>
          <w:tcPr>
            <w:tcW w:w="692"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12858</w:t>
            </w:r>
          </w:p>
        </w:tc>
      </w:tr>
      <w:tr w:rsidR="00800725" w:rsidRPr="00A5746B" w:rsidTr="00800725">
        <w:tc>
          <w:tcPr>
            <w:tcW w:w="335" w:type="pct"/>
            <w:vMerge/>
            <w:shd w:val="clear" w:color="auto" w:fill="auto"/>
            <w:vAlign w:val="center"/>
          </w:tcPr>
          <w:p w:rsidR="00EF4F5F" w:rsidRPr="00A5746B" w:rsidRDefault="00EF4F5F" w:rsidP="00F504B4">
            <w:pPr>
              <w:pStyle w:val="ab"/>
              <w:numPr>
                <w:ilvl w:val="0"/>
                <w:numId w:val="27"/>
              </w:numPr>
              <w:ind w:left="0" w:firstLine="0"/>
              <w:jc w:val="left"/>
              <w:rPr>
                <w:rFonts w:eastAsia="Times New Roman"/>
                <w:sz w:val="20"/>
                <w:szCs w:val="22"/>
                <w:lang w:eastAsia="ru-RU"/>
              </w:rPr>
            </w:pPr>
          </w:p>
        </w:tc>
        <w:tc>
          <w:tcPr>
            <w:tcW w:w="1760" w:type="pct"/>
            <w:vMerge/>
            <w:shd w:val="clear" w:color="auto" w:fill="auto"/>
            <w:vAlign w:val="center"/>
            <w:hideMark/>
          </w:tcPr>
          <w:p w:rsidR="00EF4F5F" w:rsidRPr="00A5746B" w:rsidRDefault="00EF4F5F" w:rsidP="00895D64">
            <w:pPr>
              <w:jc w:val="left"/>
              <w:rPr>
                <w:rFonts w:eastAsia="Times New Roman"/>
                <w:sz w:val="20"/>
                <w:lang w:eastAsia="ru-RU"/>
              </w:rPr>
            </w:pPr>
          </w:p>
        </w:tc>
        <w:tc>
          <w:tcPr>
            <w:tcW w:w="1545" w:type="pct"/>
            <w:shd w:val="clear" w:color="auto" w:fill="auto"/>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 xml:space="preserve"> Детские учреждения</w:t>
            </w:r>
          </w:p>
        </w:tc>
        <w:tc>
          <w:tcPr>
            <w:tcW w:w="667"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1</w:t>
            </w:r>
          </w:p>
        </w:tc>
        <w:tc>
          <w:tcPr>
            <w:tcW w:w="692"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8844</w:t>
            </w:r>
          </w:p>
        </w:tc>
      </w:tr>
      <w:tr w:rsidR="00800725" w:rsidRPr="00A5746B" w:rsidTr="00800725">
        <w:tc>
          <w:tcPr>
            <w:tcW w:w="335" w:type="pct"/>
            <w:vMerge/>
            <w:shd w:val="clear" w:color="auto" w:fill="auto"/>
            <w:vAlign w:val="center"/>
          </w:tcPr>
          <w:p w:rsidR="00EF4F5F" w:rsidRPr="00A5746B" w:rsidRDefault="00EF4F5F" w:rsidP="00F504B4">
            <w:pPr>
              <w:pStyle w:val="ab"/>
              <w:numPr>
                <w:ilvl w:val="0"/>
                <w:numId w:val="27"/>
              </w:numPr>
              <w:ind w:left="0" w:firstLine="0"/>
              <w:jc w:val="left"/>
              <w:rPr>
                <w:rFonts w:eastAsia="Times New Roman"/>
                <w:sz w:val="20"/>
                <w:szCs w:val="22"/>
                <w:lang w:eastAsia="ru-RU"/>
              </w:rPr>
            </w:pPr>
          </w:p>
        </w:tc>
        <w:tc>
          <w:tcPr>
            <w:tcW w:w="1760" w:type="pct"/>
            <w:vMerge/>
            <w:shd w:val="clear" w:color="auto" w:fill="auto"/>
            <w:vAlign w:val="center"/>
            <w:hideMark/>
          </w:tcPr>
          <w:p w:rsidR="00EF4F5F" w:rsidRPr="00A5746B" w:rsidRDefault="00EF4F5F" w:rsidP="00895D64">
            <w:pPr>
              <w:jc w:val="left"/>
              <w:rPr>
                <w:rFonts w:eastAsia="Times New Roman"/>
                <w:sz w:val="20"/>
                <w:lang w:eastAsia="ru-RU"/>
              </w:rPr>
            </w:pPr>
          </w:p>
        </w:tc>
        <w:tc>
          <w:tcPr>
            <w:tcW w:w="1545" w:type="pct"/>
            <w:shd w:val="clear" w:color="auto" w:fill="auto"/>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Учебные учреждения</w:t>
            </w:r>
          </w:p>
        </w:tc>
        <w:tc>
          <w:tcPr>
            <w:tcW w:w="667"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2</w:t>
            </w:r>
          </w:p>
        </w:tc>
        <w:tc>
          <w:tcPr>
            <w:tcW w:w="692"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40060,8</w:t>
            </w:r>
          </w:p>
        </w:tc>
      </w:tr>
      <w:tr w:rsidR="00800725" w:rsidRPr="00A5746B" w:rsidTr="00800725">
        <w:tc>
          <w:tcPr>
            <w:tcW w:w="335" w:type="pct"/>
            <w:vMerge/>
            <w:shd w:val="clear" w:color="auto" w:fill="auto"/>
            <w:vAlign w:val="center"/>
          </w:tcPr>
          <w:p w:rsidR="00EF4F5F" w:rsidRPr="00A5746B" w:rsidRDefault="00EF4F5F" w:rsidP="00F504B4">
            <w:pPr>
              <w:pStyle w:val="ab"/>
              <w:numPr>
                <w:ilvl w:val="0"/>
                <w:numId w:val="27"/>
              </w:numPr>
              <w:ind w:left="0" w:firstLine="0"/>
              <w:jc w:val="left"/>
              <w:rPr>
                <w:rFonts w:eastAsia="Times New Roman"/>
                <w:sz w:val="20"/>
                <w:szCs w:val="22"/>
                <w:lang w:eastAsia="ru-RU"/>
              </w:rPr>
            </w:pPr>
          </w:p>
        </w:tc>
        <w:tc>
          <w:tcPr>
            <w:tcW w:w="1760" w:type="pct"/>
            <w:vMerge/>
            <w:shd w:val="clear" w:color="auto" w:fill="auto"/>
            <w:vAlign w:val="center"/>
            <w:hideMark/>
          </w:tcPr>
          <w:p w:rsidR="00EF4F5F" w:rsidRPr="00A5746B" w:rsidRDefault="00EF4F5F" w:rsidP="00895D64">
            <w:pPr>
              <w:jc w:val="left"/>
              <w:rPr>
                <w:rFonts w:eastAsia="Times New Roman"/>
                <w:sz w:val="20"/>
                <w:lang w:eastAsia="ru-RU"/>
              </w:rPr>
            </w:pPr>
          </w:p>
        </w:tc>
        <w:tc>
          <w:tcPr>
            <w:tcW w:w="1545" w:type="pct"/>
            <w:shd w:val="clear" w:color="auto" w:fill="auto"/>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Лечебные</w:t>
            </w:r>
            <w:r w:rsidR="003F3107" w:rsidRPr="00A5746B">
              <w:rPr>
                <w:rFonts w:eastAsia="Times New Roman"/>
                <w:sz w:val="20"/>
                <w:lang w:eastAsia="ru-RU"/>
              </w:rPr>
              <w:t xml:space="preserve"> </w:t>
            </w:r>
            <w:r w:rsidRPr="00A5746B">
              <w:rPr>
                <w:rFonts w:eastAsia="Times New Roman"/>
                <w:sz w:val="20"/>
                <w:lang w:eastAsia="ru-RU"/>
              </w:rPr>
              <w:t>учреждения</w:t>
            </w:r>
          </w:p>
        </w:tc>
        <w:tc>
          <w:tcPr>
            <w:tcW w:w="667"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 </w:t>
            </w:r>
          </w:p>
        </w:tc>
        <w:tc>
          <w:tcPr>
            <w:tcW w:w="692"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 </w:t>
            </w:r>
          </w:p>
        </w:tc>
      </w:tr>
      <w:tr w:rsidR="00800725" w:rsidRPr="00A5746B" w:rsidTr="00800725">
        <w:tc>
          <w:tcPr>
            <w:tcW w:w="335" w:type="pct"/>
            <w:vMerge/>
            <w:shd w:val="clear" w:color="auto" w:fill="auto"/>
            <w:vAlign w:val="center"/>
          </w:tcPr>
          <w:p w:rsidR="00EF4F5F" w:rsidRPr="00A5746B" w:rsidRDefault="00EF4F5F" w:rsidP="00F504B4">
            <w:pPr>
              <w:pStyle w:val="ab"/>
              <w:numPr>
                <w:ilvl w:val="0"/>
                <w:numId w:val="27"/>
              </w:numPr>
              <w:ind w:left="0" w:firstLine="0"/>
              <w:jc w:val="left"/>
              <w:rPr>
                <w:rFonts w:eastAsia="Times New Roman"/>
                <w:sz w:val="20"/>
                <w:szCs w:val="22"/>
                <w:lang w:eastAsia="ru-RU"/>
              </w:rPr>
            </w:pPr>
          </w:p>
        </w:tc>
        <w:tc>
          <w:tcPr>
            <w:tcW w:w="1760" w:type="pct"/>
            <w:vMerge/>
            <w:shd w:val="clear" w:color="auto" w:fill="auto"/>
            <w:vAlign w:val="center"/>
            <w:hideMark/>
          </w:tcPr>
          <w:p w:rsidR="00EF4F5F" w:rsidRPr="00A5746B" w:rsidRDefault="00EF4F5F" w:rsidP="00895D64">
            <w:pPr>
              <w:jc w:val="left"/>
              <w:rPr>
                <w:rFonts w:eastAsia="Times New Roman"/>
                <w:sz w:val="20"/>
                <w:lang w:eastAsia="ru-RU"/>
              </w:rPr>
            </w:pPr>
          </w:p>
        </w:tc>
        <w:tc>
          <w:tcPr>
            <w:tcW w:w="1545" w:type="pct"/>
            <w:shd w:val="clear" w:color="auto" w:fill="auto"/>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Здания соцкультбыта</w:t>
            </w:r>
          </w:p>
        </w:tc>
        <w:tc>
          <w:tcPr>
            <w:tcW w:w="667"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5</w:t>
            </w:r>
          </w:p>
        </w:tc>
        <w:tc>
          <w:tcPr>
            <w:tcW w:w="692"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13651,2</w:t>
            </w:r>
          </w:p>
        </w:tc>
      </w:tr>
      <w:tr w:rsidR="00800725" w:rsidRPr="00A5746B" w:rsidTr="00800725">
        <w:tc>
          <w:tcPr>
            <w:tcW w:w="335" w:type="pct"/>
            <w:vMerge/>
            <w:shd w:val="clear" w:color="auto" w:fill="auto"/>
            <w:vAlign w:val="center"/>
          </w:tcPr>
          <w:p w:rsidR="00EF4F5F" w:rsidRPr="00A5746B" w:rsidRDefault="00EF4F5F" w:rsidP="00F504B4">
            <w:pPr>
              <w:pStyle w:val="ab"/>
              <w:numPr>
                <w:ilvl w:val="0"/>
                <w:numId w:val="27"/>
              </w:numPr>
              <w:ind w:left="0" w:firstLine="0"/>
              <w:jc w:val="left"/>
              <w:rPr>
                <w:rFonts w:eastAsia="Times New Roman"/>
                <w:sz w:val="20"/>
                <w:szCs w:val="22"/>
                <w:lang w:eastAsia="ru-RU"/>
              </w:rPr>
            </w:pPr>
          </w:p>
        </w:tc>
        <w:tc>
          <w:tcPr>
            <w:tcW w:w="1760" w:type="pct"/>
            <w:vMerge/>
            <w:shd w:val="clear" w:color="auto" w:fill="auto"/>
            <w:vAlign w:val="center"/>
            <w:hideMark/>
          </w:tcPr>
          <w:p w:rsidR="00EF4F5F" w:rsidRPr="00A5746B" w:rsidRDefault="00EF4F5F" w:rsidP="00895D64">
            <w:pPr>
              <w:jc w:val="left"/>
              <w:rPr>
                <w:rFonts w:eastAsia="Times New Roman"/>
                <w:sz w:val="20"/>
                <w:lang w:eastAsia="ru-RU"/>
              </w:rPr>
            </w:pPr>
          </w:p>
        </w:tc>
        <w:tc>
          <w:tcPr>
            <w:tcW w:w="1545" w:type="pct"/>
            <w:shd w:val="clear" w:color="auto" w:fill="auto"/>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 xml:space="preserve"> Прочие</w:t>
            </w:r>
          </w:p>
        </w:tc>
        <w:tc>
          <w:tcPr>
            <w:tcW w:w="667"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7</w:t>
            </w:r>
          </w:p>
        </w:tc>
        <w:tc>
          <w:tcPr>
            <w:tcW w:w="692"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26492,6</w:t>
            </w:r>
          </w:p>
        </w:tc>
      </w:tr>
      <w:tr w:rsidR="00800725" w:rsidRPr="00A5746B" w:rsidTr="00800725">
        <w:tc>
          <w:tcPr>
            <w:tcW w:w="335" w:type="pct"/>
            <w:vMerge w:val="restart"/>
            <w:shd w:val="clear" w:color="auto" w:fill="auto"/>
            <w:noWrap/>
            <w:vAlign w:val="center"/>
          </w:tcPr>
          <w:p w:rsidR="00EF4F5F" w:rsidRPr="00A5746B" w:rsidRDefault="00EF4F5F" w:rsidP="00F504B4">
            <w:pPr>
              <w:pStyle w:val="ab"/>
              <w:numPr>
                <w:ilvl w:val="0"/>
                <w:numId w:val="27"/>
              </w:numPr>
              <w:ind w:left="0" w:firstLine="0"/>
              <w:jc w:val="center"/>
              <w:rPr>
                <w:rFonts w:eastAsia="Times New Roman"/>
                <w:sz w:val="20"/>
                <w:szCs w:val="22"/>
                <w:lang w:eastAsia="ru-RU"/>
              </w:rPr>
            </w:pPr>
          </w:p>
        </w:tc>
        <w:tc>
          <w:tcPr>
            <w:tcW w:w="1760" w:type="pct"/>
            <w:vMerge w:val="restart"/>
            <w:shd w:val="clear" w:color="auto" w:fill="auto"/>
            <w:vAlign w:val="center"/>
            <w:hideMark/>
          </w:tcPr>
          <w:p w:rsidR="00EF4F5F" w:rsidRPr="00A5746B" w:rsidRDefault="009F3285" w:rsidP="009F3285">
            <w:pPr>
              <w:jc w:val="center"/>
              <w:rPr>
                <w:rFonts w:eastAsia="Times New Roman"/>
                <w:sz w:val="20"/>
                <w:lang w:eastAsia="ru-RU"/>
              </w:rPr>
            </w:pPr>
            <w:r w:rsidRPr="00A5746B">
              <w:rPr>
                <w:rFonts w:eastAsia="Times New Roman"/>
                <w:sz w:val="20"/>
                <w:lang w:eastAsia="ru-RU"/>
              </w:rPr>
              <w:t>Котельная (с.Дизьмино, ул. Школ</w:t>
            </w:r>
            <w:r w:rsidRPr="00A5746B">
              <w:rPr>
                <w:rFonts w:eastAsia="Times New Roman"/>
                <w:sz w:val="20"/>
                <w:lang w:eastAsia="ru-RU"/>
              </w:rPr>
              <w:t>ь</w:t>
            </w:r>
            <w:r w:rsidRPr="00A5746B">
              <w:rPr>
                <w:rFonts w:eastAsia="Times New Roman"/>
                <w:sz w:val="20"/>
                <w:lang w:eastAsia="ru-RU"/>
              </w:rPr>
              <w:t>ная, 26а)</w:t>
            </w:r>
          </w:p>
        </w:tc>
        <w:tc>
          <w:tcPr>
            <w:tcW w:w="1545" w:type="pct"/>
            <w:shd w:val="clear" w:color="auto" w:fill="auto"/>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Жилые здания</w:t>
            </w:r>
          </w:p>
        </w:tc>
        <w:tc>
          <w:tcPr>
            <w:tcW w:w="667"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 </w:t>
            </w:r>
          </w:p>
        </w:tc>
        <w:tc>
          <w:tcPr>
            <w:tcW w:w="692"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 </w:t>
            </w:r>
          </w:p>
        </w:tc>
      </w:tr>
      <w:tr w:rsidR="00800725" w:rsidRPr="00A5746B" w:rsidTr="00800725">
        <w:tc>
          <w:tcPr>
            <w:tcW w:w="335" w:type="pct"/>
            <w:vMerge/>
            <w:shd w:val="clear" w:color="auto" w:fill="auto"/>
            <w:vAlign w:val="center"/>
          </w:tcPr>
          <w:p w:rsidR="00EF4F5F" w:rsidRPr="00A5746B" w:rsidRDefault="00EF4F5F" w:rsidP="00F504B4">
            <w:pPr>
              <w:pStyle w:val="ab"/>
              <w:numPr>
                <w:ilvl w:val="0"/>
                <w:numId w:val="27"/>
              </w:numPr>
              <w:ind w:left="0" w:firstLine="0"/>
              <w:jc w:val="left"/>
              <w:rPr>
                <w:rFonts w:eastAsia="Times New Roman"/>
                <w:sz w:val="20"/>
                <w:szCs w:val="22"/>
                <w:lang w:eastAsia="ru-RU"/>
              </w:rPr>
            </w:pPr>
          </w:p>
        </w:tc>
        <w:tc>
          <w:tcPr>
            <w:tcW w:w="1760" w:type="pct"/>
            <w:vMerge/>
            <w:shd w:val="clear" w:color="auto" w:fill="auto"/>
            <w:vAlign w:val="center"/>
            <w:hideMark/>
          </w:tcPr>
          <w:p w:rsidR="00EF4F5F" w:rsidRPr="00A5746B" w:rsidRDefault="00EF4F5F" w:rsidP="00895D64">
            <w:pPr>
              <w:jc w:val="left"/>
              <w:rPr>
                <w:rFonts w:eastAsia="Times New Roman"/>
                <w:sz w:val="20"/>
                <w:lang w:eastAsia="ru-RU"/>
              </w:rPr>
            </w:pPr>
          </w:p>
        </w:tc>
        <w:tc>
          <w:tcPr>
            <w:tcW w:w="1545" w:type="pct"/>
            <w:shd w:val="clear" w:color="auto" w:fill="auto"/>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 xml:space="preserve"> Детские учреждения</w:t>
            </w:r>
          </w:p>
        </w:tc>
        <w:tc>
          <w:tcPr>
            <w:tcW w:w="667"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1</w:t>
            </w:r>
          </w:p>
        </w:tc>
        <w:tc>
          <w:tcPr>
            <w:tcW w:w="692"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5371,8</w:t>
            </w:r>
          </w:p>
        </w:tc>
      </w:tr>
      <w:tr w:rsidR="00800725" w:rsidRPr="00A5746B" w:rsidTr="00800725">
        <w:tc>
          <w:tcPr>
            <w:tcW w:w="335" w:type="pct"/>
            <w:vMerge/>
            <w:shd w:val="clear" w:color="auto" w:fill="auto"/>
            <w:vAlign w:val="center"/>
          </w:tcPr>
          <w:p w:rsidR="00EF4F5F" w:rsidRPr="00A5746B" w:rsidRDefault="00EF4F5F" w:rsidP="00F504B4">
            <w:pPr>
              <w:pStyle w:val="ab"/>
              <w:numPr>
                <w:ilvl w:val="0"/>
                <w:numId w:val="27"/>
              </w:numPr>
              <w:ind w:left="0" w:firstLine="0"/>
              <w:jc w:val="left"/>
              <w:rPr>
                <w:rFonts w:eastAsia="Times New Roman"/>
                <w:sz w:val="20"/>
                <w:szCs w:val="22"/>
                <w:lang w:eastAsia="ru-RU"/>
              </w:rPr>
            </w:pPr>
          </w:p>
        </w:tc>
        <w:tc>
          <w:tcPr>
            <w:tcW w:w="1760" w:type="pct"/>
            <w:vMerge/>
            <w:shd w:val="clear" w:color="auto" w:fill="auto"/>
            <w:vAlign w:val="center"/>
            <w:hideMark/>
          </w:tcPr>
          <w:p w:rsidR="00EF4F5F" w:rsidRPr="00A5746B" w:rsidRDefault="00EF4F5F" w:rsidP="00895D64">
            <w:pPr>
              <w:jc w:val="left"/>
              <w:rPr>
                <w:rFonts w:eastAsia="Times New Roman"/>
                <w:sz w:val="20"/>
                <w:lang w:eastAsia="ru-RU"/>
              </w:rPr>
            </w:pPr>
          </w:p>
        </w:tc>
        <w:tc>
          <w:tcPr>
            <w:tcW w:w="1545" w:type="pct"/>
            <w:shd w:val="clear" w:color="auto" w:fill="auto"/>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Учебные учреждения</w:t>
            </w:r>
          </w:p>
        </w:tc>
        <w:tc>
          <w:tcPr>
            <w:tcW w:w="667"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1</w:t>
            </w:r>
          </w:p>
        </w:tc>
        <w:tc>
          <w:tcPr>
            <w:tcW w:w="692"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10341,2</w:t>
            </w:r>
          </w:p>
        </w:tc>
      </w:tr>
      <w:tr w:rsidR="00800725" w:rsidRPr="00A5746B" w:rsidTr="00800725">
        <w:tc>
          <w:tcPr>
            <w:tcW w:w="335" w:type="pct"/>
            <w:vMerge/>
            <w:shd w:val="clear" w:color="auto" w:fill="auto"/>
            <w:vAlign w:val="center"/>
          </w:tcPr>
          <w:p w:rsidR="00EF4F5F" w:rsidRPr="00A5746B" w:rsidRDefault="00EF4F5F" w:rsidP="00F504B4">
            <w:pPr>
              <w:pStyle w:val="ab"/>
              <w:numPr>
                <w:ilvl w:val="0"/>
                <w:numId w:val="27"/>
              </w:numPr>
              <w:ind w:left="0" w:firstLine="0"/>
              <w:jc w:val="left"/>
              <w:rPr>
                <w:rFonts w:eastAsia="Times New Roman"/>
                <w:sz w:val="20"/>
                <w:szCs w:val="22"/>
                <w:lang w:eastAsia="ru-RU"/>
              </w:rPr>
            </w:pPr>
          </w:p>
        </w:tc>
        <w:tc>
          <w:tcPr>
            <w:tcW w:w="1760" w:type="pct"/>
            <w:vMerge/>
            <w:shd w:val="clear" w:color="auto" w:fill="auto"/>
            <w:vAlign w:val="center"/>
            <w:hideMark/>
          </w:tcPr>
          <w:p w:rsidR="00EF4F5F" w:rsidRPr="00A5746B" w:rsidRDefault="00EF4F5F" w:rsidP="00895D64">
            <w:pPr>
              <w:jc w:val="left"/>
              <w:rPr>
                <w:rFonts w:eastAsia="Times New Roman"/>
                <w:sz w:val="20"/>
                <w:lang w:eastAsia="ru-RU"/>
              </w:rPr>
            </w:pPr>
          </w:p>
        </w:tc>
        <w:tc>
          <w:tcPr>
            <w:tcW w:w="1545" w:type="pct"/>
            <w:shd w:val="clear" w:color="auto" w:fill="auto"/>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Лечебные</w:t>
            </w:r>
            <w:r w:rsidR="003F3107" w:rsidRPr="00A5746B">
              <w:rPr>
                <w:rFonts w:eastAsia="Times New Roman"/>
                <w:sz w:val="20"/>
                <w:lang w:eastAsia="ru-RU"/>
              </w:rPr>
              <w:t xml:space="preserve"> </w:t>
            </w:r>
            <w:r w:rsidRPr="00A5746B">
              <w:rPr>
                <w:rFonts w:eastAsia="Times New Roman"/>
                <w:sz w:val="20"/>
                <w:lang w:eastAsia="ru-RU"/>
              </w:rPr>
              <w:t>учреждения</w:t>
            </w:r>
          </w:p>
        </w:tc>
        <w:tc>
          <w:tcPr>
            <w:tcW w:w="667"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 </w:t>
            </w:r>
          </w:p>
        </w:tc>
        <w:tc>
          <w:tcPr>
            <w:tcW w:w="692"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 </w:t>
            </w:r>
          </w:p>
        </w:tc>
      </w:tr>
      <w:tr w:rsidR="00800725" w:rsidRPr="00A5746B" w:rsidTr="00800725">
        <w:tc>
          <w:tcPr>
            <w:tcW w:w="335" w:type="pct"/>
            <w:vMerge/>
            <w:shd w:val="clear" w:color="auto" w:fill="auto"/>
            <w:vAlign w:val="center"/>
          </w:tcPr>
          <w:p w:rsidR="00EF4F5F" w:rsidRPr="00A5746B" w:rsidRDefault="00EF4F5F" w:rsidP="00F504B4">
            <w:pPr>
              <w:pStyle w:val="ab"/>
              <w:numPr>
                <w:ilvl w:val="0"/>
                <w:numId w:val="27"/>
              </w:numPr>
              <w:ind w:left="0" w:firstLine="0"/>
              <w:jc w:val="left"/>
              <w:rPr>
                <w:rFonts w:eastAsia="Times New Roman"/>
                <w:sz w:val="20"/>
                <w:szCs w:val="22"/>
                <w:lang w:eastAsia="ru-RU"/>
              </w:rPr>
            </w:pPr>
          </w:p>
        </w:tc>
        <w:tc>
          <w:tcPr>
            <w:tcW w:w="1760" w:type="pct"/>
            <w:vMerge/>
            <w:shd w:val="clear" w:color="auto" w:fill="auto"/>
            <w:vAlign w:val="center"/>
            <w:hideMark/>
          </w:tcPr>
          <w:p w:rsidR="00EF4F5F" w:rsidRPr="00A5746B" w:rsidRDefault="00EF4F5F" w:rsidP="00895D64">
            <w:pPr>
              <w:jc w:val="left"/>
              <w:rPr>
                <w:rFonts w:eastAsia="Times New Roman"/>
                <w:sz w:val="20"/>
                <w:lang w:eastAsia="ru-RU"/>
              </w:rPr>
            </w:pPr>
          </w:p>
        </w:tc>
        <w:tc>
          <w:tcPr>
            <w:tcW w:w="1545" w:type="pct"/>
            <w:shd w:val="clear" w:color="auto" w:fill="auto"/>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Здания соцкультбыта</w:t>
            </w:r>
          </w:p>
        </w:tc>
        <w:tc>
          <w:tcPr>
            <w:tcW w:w="667"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1</w:t>
            </w:r>
          </w:p>
        </w:tc>
        <w:tc>
          <w:tcPr>
            <w:tcW w:w="692"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4134,8</w:t>
            </w:r>
          </w:p>
        </w:tc>
      </w:tr>
      <w:tr w:rsidR="00800725" w:rsidRPr="00A5746B" w:rsidTr="00800725">
        <w:tc>
          <w:tcPr>
            <w:tcW w:w="335" w:type="pct"/>
            <w:vMerge/>
            <w:shd w:val="clear" w:color="auto" w:fill="auto"/>
            <w:vAlign w:val="center"/>
          </w:tcPr>
          <w:p w:rsidR="00EF4F5F" w:rsidRPr="00A5746B" w:rsidRDefault="00EF4F5F" w:rsidP="00F504B4">
            <w:pPr>
              <w:pStyle w:val="ab"/>
              <w:numPr>
                <w:ilvl w:val="0"/>
                <w:numId w:val="27"/>
              </w:numPr>
              <w:ind w:left="0" w:firstLine="0"/>
              <w:jc w:val="left"/>
              <w:rPr>
                <w:rFonts w:eastAsia="Times New Roman"/>
                <w:sz w:val="20"/>
                <w:szCs w:val="22"/>
                <w:lang w:eastAsia="ru-RU"/>
              </w:rPr>
            </w:pPr>
          </w:p>
        </w:tc>
        <w:tc>
          <w:tcPr>
            <w:tcW w:w="1760" w:type="pct"/>
            <w:vMerge/>
            <w:shd w:val="clear" w:color="auto" w:fill="auto"/>
            <w:vAlign w:val="center"/>
            <w:hideMark/>
          </w:tcPr>
          <w:p w:rsidR="00EF4F5F" w:rsidRPr="00A5746B" w:rsidRDefault="00EF4F5F" w:rsidP="00895D64">
            <w:pPr>
              <w:jc w:val="left"/>
              <w:rPr>
                <w:rFonts w:eastAsia="Times New Roman"/>
                <w:sz w:val="20"/>
                <w:lang w:eastAsia="ru-RU"/>
              </w:rPr>
            </w:pPr>
          </w:p>
        </w:tc>
        <w:tc>
          <w:tcPr>
            <w:tcW w:w="1545" w:type="pct"/>
            <w:shd w:val="clear" w:color="auto" w:fill="auto"/>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 xml:space="preserve"> Прочие</w:t>
            </w:r>
          </w:p>
        </w:tc>
        <w:tc>
          <w:tcPr>
            <w:tcW w:w="667"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2</w:t>
            </w:r>
          </w:p>
        </w:tc>
        <w:tc>
          <w:tcPr>
            <w:tcW w:w="692"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1109</w:t>
            </w:r>
          </w:p>
        </w:tc>
      </w:tr>
      <w:tr w:rsidR="00800725" w:rsidRPr="00A5746B" w:rsidTr="00800725">
        <w:tc>
          <w:tcPr>
            <w:tcW w:w="335" w:type="pct"/>
            <w:vMerge w:val="restart"/>
            <w:shd w:val="clear" w:color="auto" w:fill="auto"/>
            <w:noWrap/>
            <w:vAlign w:val="center"/>
          </w:tcPr>
          <w:p w:rsidR="00EF4F5F" w:rsidRPr="00A5746B" w:rsidRDefault="00EF4F5F" w:rsidP="00F504B4">
            <w:pPr>
              <w:pStyle w:val="ab"/>
              <w:numPr>
                <w:ilvl w:val="0"/>
                <w:numId w:val="27"/>
              </w:numPr>
              <w:ind w:left="0" w:firstLine="0"/>
              <w:jc w:val="center"/>
              <w:rPr>
                <w:rFonts w:eastAsia="Times New Roman"/>
                <w:sz w:val="20"/>
                <w:szCs w:val="22"/>
                <w:lang w:eastAsia="ru-RU"/>
              </w:rPr>
            </w:pPr>
          </w:p>
        </w:tc>
        <w:tc>
          <w:tcPr>
            <w:tcW w:w="1760" w:type="pct"/>
            <w:vMerge w:val="restart"/>
            <w:shd w:val="clear" w:color="auto" w:fill="auto"/>
            <w:vAlign w:val="center"/>
            <w:hideMark/>
          </w:tcPr>
          <w:p w:rsidR="009F3285" w:rsidRPr="00A5746B" w:rsidRDefault="009F3285" w:rsidP="009F3285">
            <w:pPr>
              <w:jc w:val="center"/>
              <w:rPr>
                <w:rFonts w:eastAsia="Times New Roman"/>
                <w:sz w:val="20"/>
                <w:lang w:eastAsia="ru-RU"/>
              </w:rPr>
            </w:pPr>
            <w:r w:rsidRPr="00A5746B">
              <w:rPr>
                <w:rFonts w:eastAsia="Times New Roman"/>
                <w:sz w:val="20"/>
                <w:lang w:eastAsia="ru-RU"/>
              </w:rPr>
              <w:t>Котельная (п.Яр, ул. Советская, 1)</w:t>
            </w:r>
          </w:p>
          <w:p w:rsidR="00EF4F5F" w:rsidRPr="00A5746B" w:rsidRDefault="00EF4F5F" w:rsidP="00F504B4">
            <w:pPr>
              <w:jc w:val="center"/>
              <w:rPr>
                <w:rFonts w:eastAsia="Times New Roman"/>
                <w:sz w:val="20"/>
                <w:lang w:eastAsia="ru-RU"/>
              </w:rPr>
            </w:pPr>
          </w:p>
        </w:tc>
        <w:tc>
          <w:tcPr>
            <w:tcW w:w="1545" w:type="pct"/>
            <w:shd w:val="clear" w:color="auto" w:fill="auto"/>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Жилые здания</w:t>
            </w:r>
          </w:p>
        </w:tc>
        <w:tc>
          <w:tcPr>
            <w:tcW w:w="667"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7</w:t>
            </w:r>
          </w:p>
        </w:tc>
        <w:tc>
          <w:tcPr>
            <w:tcW w:w="692"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10069</w:t>
            </w:r>
          </w:p>
        </w:tc>
      </w:tr>
      <w:tr w:rsidR="00800725" w:rsidRPr="00A5746B" w:rsidTr="00800725">
        <w:tc>
          <w:tcPr>
            <w:tcW w:w="335" w:type="pct"/>
            <w:vMerge/>
            <w:shd w:val="clear" w:color="auto" w:fill="auto"/>
            <w:vAlign w:val="center"/>
          </w:tcPr>
          <w:p w:rsidR="00EF4F5F" w:rsidRPr="00A5746B" w:rsidRDefault="00EF4F5F" w:rsidP="00F504B4">
            <w:pPr>
              <w:pStyle w:val="ab"/>
              <w:numPr>
                <w:ilvl w:val="0"/>
                <w:numId w:val="27"/>
              </w:numPr>
              <w:ind w:left="0" w:firstLine="0"/>
              <w:jc w:val="left"/>
              <w:rPr>
                <w:rFonts w:eastAsia="Times New Roman"/>
                <w:sz w:val="20"/>
                <w:szCs w:val="22"/>
                <w:lang w:eastAsia="ru-RU"/>
              </w:rPr>
            </w:pPr>
          </w:p>
        </w:tc>
        <w:tc>
          <w:tcPr>
            <w:tcW w:w="1760" w:type="pct"/>
            <w:vMerge/>
            <w:shd w:val="clear" w:color="auto" w:fill="auto"/>
            <w:vAlign w:val="center"/>
            <w:hideMark/>
          </w:tcPr>
          <w:p w:rsidR="00EF4F5F" w:rsidRPr="00A5746B" w:rsidRDefault="00EF4F5F" w:rsidP="00895D64">
            <w:pPr>
              <w:jc w:val="left"/>
              <w:rPr>
                <w:rFonts w:eastAsia="Times New Roman"/>
                <w:sz w:val="20"/>
                <w:lang w:eastAsia="ru-RU"/>
              </w:rPr>
            </w:pPr>
          </w:p>
        </w:tc>
        <w:tc>
          <w:tcPr>
            <w:tcW w:w="1545" w:type="pct"/>
            <w:shd w:val="clear" w:color="auto" w:fill="auto"/>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 xml:space="preserve"> Детские учреждения</w:t>
            </w:r>
          </w:p>
        </w:tc>
        <w:tc>
          <w:tcPr>
            <w:tcW w:w="667"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 </w:t>
            </w:r>
          </w:p>
        </w:tc>
        <w:tc>
          <w:tcPr>
            <w:tcW w:w="692"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 </w:t>
            </w:r>
          </w:p>
        </w:tc>
      </w:tr>
      <w:tr w:rsidR="00800725" w:rsidRPr="00A5746B" w:rsidTr="00800725">
        <w:tc>
          <w:tcPr>
            <w:tcW w:w="335" w:type="pct"/>
            <w:vMerge/>
            <w:shd w:val="clear" w:color="auto" w:fill="auto"/>
            <w:vAlign w:val="center"/>
          </w:tcPr>
          <w:p w:rsidR="00EF4F5F" w:rsidRPr="00A5746B" w:rsidRDefault="00EF4F5F" w:rsidP="00F504B4">
            <w:pPr>
              <w:pStyle w:val="ab"/>
              <w:numPr>
                <w:ilvl w:val="0"/>
                <w:numId w:val="27"/>
              </w:numPr>
              <w:ind w:left="0" w:firstLine="0"/>
              <w:jc w:val="left"/>
              <w:rPr>
                <w:rFonts w:eastAsia="Times New Roman"/>
                <w:sz w:val="20"/>
                <w:szCs w:val="22"/>
                <w:lang w:eastAsia="ru-RU"/>
              </w:rPr>
            </w:pPr>
          </w:p>
        </w:tc>
        <w:tc>
          <w:tcPr>
            <w:tcW w:w="1760" w:type="pct"/>
            <w:vMerge/>
            <w:shd w:val="clear" w:color="auto" w:fill="auto"/>
            <w:vAlign w:val="center"/>
            <w:hideMark/>
          </w:tcPr>
          <w:p w:rsidR="00EF4F5F" w:rsidRPr="00A5746B" w:rsidRDefault="00EF4F5F" w:rsidP="00895D64">
            <w:pPr>
              <w:jc w:val="left"/>
              <w:rPr>
                <w:rFonts w:eastAsia="Times New Roman"/>
                <w:sz w:val="20"/>
                <w:lang w:eastAsia="ru-RU"/>
              </w:rPr>
            </w:pPr>
          </w:p>
        </w:tc>
        <w:tc>
          <w:tcPr>
            <w:tcW w:w="1545" w:type="pct"/>
            <w:shd w:val="clear" w:color="auto" w:fill="auto"/>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Учебные учреждения</w:t>
            </w:r>
          </w:p>
        </w:tc>
        <w:tc>
          <w:tcPr>
            <w:tcW w:w="667"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 </w:t>
            </w:r>
          </w:p>
        </w:tc>
        <w:tc>
          <w:tcPr>
            <w:tcW w:w="692"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 </w:t>
            </w:r>
          </w:p>
        </w:tc>
      </w:tr>
      <w:tr w:rsidR="00800725" w:rsidRPr="00A5746B" w:rsidTr="00800725">
        <w:tc>
          <w:tcPr>
            <w:tcW w:w="335" w:type="pct"/>
            <w:vMerge/>
            <w:shd w:val="clear" w:color="auto" w:fill="auto"/>
            <w:vAlign w:val="center"/>
          </w:tcPr>
          <w:p w:rsidR="00EF4F5F" w:rsidRPr="00A5746B" w:rsidRDefault="00EF4F5F" w:rsidP="00F504B4">
            <w:pPr>
              <w:pStyle w:val="ab"/>
              <w:numPr>
                <w:ilvl w:val="0"/>
                <w:numId w:val="27"/>
              </w:numPr>
              <w:ind w:left="0" w:firstLine="0"/>
              <w:jc w:val="left"/>
              <w:rPr>
                <w:rFonts w:eastAsia="Times New Roman"/>
                <w:sz w:val="20"/>
                <w:szCs w:val="22"/>
                <w:lang w:eastAsia="ru-RU"/>
              </w:rPr>
            </w:pPr>
          </w:p>
        </w:tc>
        <w:tc>
          <w:tcPr>
            <w:tcW w:w="1760" w:type="pct"/>
            <w:vMerge/>
            <w:shd w:val="clear" w:color="auto" w:fill="auto"/>
            <w:vAlign w:val="center"/>
            <w:hideMark/>
          </w:tcPr>
          <w:p w:rsidR="00EF4F5F" w:rsidRPr="00A5746B" w:rsidRDefault="00EF4F5F" w:rsidP="00895D64">
            <w:pPr>
              <w:jc w:val="left"/>
              <w:rPr>
                <w:rFonts w:eastAsia="Times New Roman"/>
                <w:sz w:val="20"/>
                <w:lang w:eastAsia="ru-RU"/>
              </w:rPr>
            </w:pPr>
          </w:p>
        </w:tc>
        <w:tc>
          <w:tcPr>
            <w:tcW w:w="1545" w:type="pct"/>
            <w:shd w:val="clear" w:color="auto" w:fill="auto"/>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Лечебные</w:t>
            </w:r>
            <w:r w:rsidR="003F3107" w:rsidRPr="00A5746B">
              <w:rPr>
                <w:rFonts w:eastAsia="Times New Roman"/>
                <w:sz w:val="20"/>
                <w:lang w:eastAsia="ru-RU"/>
              </w:rPr>
              <w:t xml:space="preserve"> </w:t>
            </w:r>
            <w:r w:rsidRPr="00A5746B">
              <w:rPr>
                <w:rFonts w:eastAsia="Times New Roman"/>
                <w:sz w:val="20"/>
                <w:lang w:eastAsia="ru-RU"/>
              </w:rPr>
              <w:t>учреждения</w:t>
            </w:r>
          </w:p>
        </w:tc>
        <w:tc>
          <w:tcPr>
            <w:tcW w:w="667"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1</w:t>
            </w:r>
          </w:p>
        </w:tc>
        <w:tc>
          <w:tcPr>
            <w:tcW w:w="692"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7683</w:t>
            </w:r>
          </w:p>
        </w:tc>
      </w:tr>
      <w:tr w:rsidR="00800725" w:rsidRPr="00A5746B" w:rsidTr="00800725">
        <w:tc>
          <w:tcPr>
            <w:tcW w:w="335" w:type="pct"/>
            <w:vMerge/>
            <w:shd w:val="clear" w:color="auto" w:fill="auto"/>
            <w:vAlign w:val="center"/>
          </w:tcPr>
          <w:p w:rsidR="00EF4F5F" w:rsidRPr="00A5746B" w:rsidRDefault="00EF4F5F" w:rsidP="00F504B4">
            <w:pPr>
              <w:pStyle w:val="ab"/>
              <w:numPr>
                <w:ilvl w:val="0"/>
                <w:numId w:val="27"/>
              </w:numPr>
              <w:ind w:left="0" w:firstLine="0"/>
              <w:jc w:val="left"/>
              <w:rPr>
                <w:rFonts w:eastAsia="Times New Roman"/>
                <w:sz w:val="20"/>
                <w:szCs w:val="22"/>
                <w:lang w:eastAsia="ru-RU"/>
              </w:rPr>
            </w:pPr>
          </w:p>
        </w:tc>
        <w:tc>
          <w:tcPr>
            <w:tcW w:w="1760" w:type="pct"/>
            <w:vMerge/>
            <w:shd w:val="clear" w:color="auto" w:fill="auto"/>
            <w:vAlign w:val="center"/>
            <w:hideMark/>
          </w:tcPr>
          <w:p w:rsidR="00EF4F5F" w:rsidRPr="00A5746B" w:rsidRDefault="00EF4F5F" w:rsidP="00895D64">
            <w:pPr>
              <w:jc w:val="left"/>
              <w:rPr>
                <w:rFonts w:eastAsia="Times New Roman"/>
                <w:sz w:val="20"/>
                <w:lang w:eastAsia="ru-RU"/>
              </w:rPr>
            </w:pPr>
          </w:p>
        </w:tc>
        <w:tc>
          <w:tcPr>
            <w:tcW w:w="1545" w:type="pct"/>
            <w:shd w:val="clear" w:color="auto" w:fill="auto"/>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Здания соцкультбыта</w:t>
            </w:r>
          </w:p>
        </w:tc>
        <w:tc>
          <w:tcPr>
            <w:tcW w:w="667"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 </w:t>
            </w:r>
          </w:p>
        </w:tc>
        <w:tc>
          <w:tcPr>
            <w:tcW w:w="692"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 </w:t>
            </w:r>
          </w:p>
        </w:tc>
      </w:tr>
      <w:tr w:rsidR="00800725" w:rsidRPr="00A5746B" w:rsidTr="00800725">
        <w:tc>
          <w:tcPr>
            <w:tcW w:w="335" w:type="pct"/>
            <w:vMerge/>
            <w:shd w:val="clear" w:color="auto" w:fill="auto"/>
            <w:vAlign w:val="center"/>
          </w:tcPr>
          <w:p w:rsidR="00EF4F5F" w:rsidRPr="00A5746B" w:rsidRDefault="00EF4F5F" w:rsidP="00F504B4">
            <w:pPr>
              <w:pStyle w:val="ab"/>
              <w:numPr>
                <w:ilvl w:val="0"/>
                <w:numId w:val="27"/>
              </w:numPr>
              <w:ind w:left="0" w:firstLine="0"/>
              <w:jc w:val="left"/>
              <w:rPr>
                <w:rFonts w:eastAsia="Times New Roman"/>
                <w:sz w:val="20"/>
                <w:szCs w:val="22"/>
                <w:lang w:eastAsia="ru-RU"/>
              </w:rPr>
            </w:pPr>
          </w:p>
        </w:tc>
        <w:tc>
          <w:tcPr>
            <w:tcW w:w="1760" w:type="pct"/>
            <w:vMerge/>
            <w:shd w:val="clear" w:color="auto" w:fill="auto"/>
            <w:vAlign w:val="center"/>
            <w:hideMark/>
          </w:tcPr>
          <w:p w:rsidR="00EF4F5F" w:rsidRPr="00A5746B" w:rsidRDefault="00EF4F5F" w:rsidP="00895D64">
            <w:pPr>
              <w:jc w:val="left"/>
              <w:rPr>
                <w:rFonts w:eastAsia="Times New Roman"/>
                <w:sz w:val="20"/>
                <w:lang w:eastAsia="ru-RU"/>
              </w:rPr>
            </w:pPr>
          </w:p>
        </w:tc>
        <w:tc>
          <w:tcPr>
            <w:tcW w:w="1545" w:type="pct"/>
            <w:shd w:val="clear" w:color="auto" w:fill="auto"/>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 xml:space="preserve"> Прочие</w:t>
            </w:r>
          </w:p>
        </w:tc>
        <w:tc>
          <w:tcPr>
            <w:tcW w:w="667"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4</w:t>
            </w:r>
          </w:p>
        </w:tc>
        <w:tc>
          <w:tcPr>
            <w:tcW w:w="692"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5267,5</w:t>
            </w:r>
          </w:p>
        </w:tc>
      </w:tr>
      <w:tr w:rsidR="00800725" w:rsidRPr="00A5746B" w:rsidTr="00800725">
        <w:tc>
          <w:tcPr>
            <w:tcW w:w="335" w:type="pct"/>
            <w:vMerge w:val="restart"/>
            <w:shd w:val="clear" w:color="auto" w:fill="auto"/>
            <w:noWrap/>
            <w:vAlign w:val="center"/>
          </w:tcPr>
          <w:p w:rsidR="00EF4F5F" w:rsidRPr="00A5746B" w:rsidRDefault="00EF4F5F" w:rsidP="00F504B4">
            <w:pPr>
              <w:pStyle w:val="ab"/>
              <w:numPr>
                <w:ilvl w:val="0"/>
                <w:numId w:val="27"/>
              </w:numPr>
              <w:ind w:left="0" w:firstLine="0"/>
              <w:jc w:val="center"/>
              <w:rPr>
                <w:rFonts w:eastAsia="Times New Roman"/>
                <w:sz w:val="20"/>
                <w:szCs w:val="22"/>
                <w:lang w:eastAsia="ru-RU"/>
              </w:rPr>
            </w:pPr>
          </w:p>
        </w:tc>
        <w:tc>
          <w:tcPr>
            <w:tcW w:w="1760" w:type="pct"/>
            <w:vMerge w:val="restart"/>
            <w:shd w:val="clear" w:color="auto" w:fill="auto"/>
            <w:vAlign w:val="center"/>
            <w:hideMark/>
          </w:tcPr>
          <w:p w:rsidR="00EF4F5F" w:rsidRPr="00A5746B" w:rsidRDefault="009F3285" w:rsidP="00F504B4">
            <w:pPr>
              <w:jc w:val="center"/>
              <w:rPr>
                <w:rFonts w:eastAsia="Times New Roman"/>
                <w:sz w:val="20"/>
                <w:lang w:eastAsia="ru-RU"/>
              </w:rPr>
            </w:pPr>
            <w:r w:rsidRPr="00A5746B">
              <w:rPr>
                <w:rFonts w:eastAsia="Times New Roman"/>
                <w:sz w:val="20"/>
                <w:lang w:eastAsia="ru-RU"/>
              </w:rPr>
              <w:t>Котельная (с.Пудем, ул. Гагарина, 2а)</w:t>
            </w:r>
          </w:p>
        </w:tc>
        <w:tc>
          <w:tcPr>
            <w:tcW w:w="1545" w:type="pct"/>
            <w:shd w:val="clear" w:color="auto" w:fill="auto"/>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Жилые здания</w:t>
            </w:r>
          </w:p>
        </w:tc>
        <w:tc>
          <w:tcPr>
            <w:tcW w:w="667"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52</w:t>
            </w:r>
          </w:p>
        </w:tc>
        <w:tc>
          <w:tcPr>
            <w:tcW w:w="692"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27780</w:t>
            </w:r>
          </w:p>
        </w:tc>
      </w:tr>
      <w:tr w:rsidR="00800725" w:rsidRPr="00A5746B" w:rsidTr="00800725">
        <w:tc>
          <w:tcPr>
            <w:tcW w:w="335" w:type="pct"/>
            <w:vMerge/>
            <w:shd w:val="clear" w:color="auto" w:fill="auto"/>
            <w:vAlign w:val="center"/>
          </w:tcPr>
          <w:p w:rsidR="00EF4F5F" w:rsidRPr="00A5746B" w:rsidRDefault="00EF4F5F" w:rsidP="00F504B4">
            <w:pPr>
              <w:pStyle w:val="ab"/>
              <w:numPr>
                <w:ilvl w:val="0"/>
                <w:numId w:val="27"/>
              </w:numPr>
              <w:ind w:left="0" w:firstLine="0"/>
              <w:jc w:val="left"/>
              <w:rPr>
                <w:rFonts w:eastAsia="Times New Roman"/>
                <w:sz w:val="20"/>
                <w:szCs w:val="22"/>
                <w:lang w:eastAsia="ru-RU"/>
              </w:rPr>
            </w:pPr>
          </w:p>
        </w:tc>
        <w:tc>
          <w:tcPr>
            <w:tcW w:w="1760" w:type="pct"/>
            <w:vMerge/>
            <w:shd w:val="clear" w:color="auto" w:fill="auto"/>
            <w:vAlign w:val="center"/>
            <w:hideMark/>
          </w:tcPr>
          <w:p w:rsidR="00EF4F5F" w:rsidRPr="00A5746B" w:rsidRDefault="00EF4F5F" w:rsidP="00895D64">
            <w:pPr>
              <w:jc w:val="left"/>
              <w:rPr>
                <w:rFonts w:eastAsia="Times New Roman"/>
                <w:sz w:val="20"/>
                <w:lang w:eastAsia="ru-RU"/>
              </w:rPr>
            </w:pPr>
          </w:p>
        </w:tc>
        <w:tc>
          <w:tcPr>
            <w:tcW w:w="1545" w:type="pct"/>
            <w:shd w:val="clear" w:color="auto" w:fill="auto"/>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 xml:space="preserve"> Детские учреждения</w:t>
            </w:r>
          </w:p>
        </w:tc>
        <w:tc>
          <w:tcPr>
            <w:tcW w:w="667"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1</w:t>
            </w:r>
          </w:p>
        </w:tc>
        <w:tc>
          <w:tcPr>
            <w:tcW w:w="692"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4803,3</w:t>
            </w:r>
          </w:p>
        </w:tc>
      </w:tr>
      <w:tr w:rsidR="00800725" w:rsidRPr="00A5746B" w:rsidTr="00800725">
        <w:tc>
          <w:tcPr>
            <w:tcW w:w="335" w:type="pct"/>
            <w:vMerge/>
            <w:shd w:val="clear" w:color="auto" w:fill="auto"/>
            <w:vAlign w:val="center"/>
          </w:tcPr>
          <w:p w:rsidR="00EF4F5F" w:rsidRPr="00A5746B" w:rsidRDefault="00EF4F5F" w:rsidP="00F504B4">
            <w:pPr>
              <w:pStyle w:val="ab"/>
              <w:numPr>
                <w:ilvl w:val="0"/>
                <w:numId w:val="27"/>
              </w:numPr>
              <w:ind w:left="0" w:firstLine="0"/>
              <w:jc w:val="left"/>
              <w:rPr>
                <w:rFonts w:eastAsia="Times New Roman"/>
                <w:sz w:val="20"/>
                <w:szCs w:val="22"/>
                <w:lang w:eastAsia="ru-RU"/>
              </w:rPr>
            </w:pPr>
          </w:p>
        </w:tc>
        <w:tc>
          <w:tcPr>
            <w:tcW w:w="1760" w:type="pct"/>
            <w:vMerge/>
            <w:shd w:val="clear" w:color="auto" w:fill="auto"/>
            <w:vAlign w:val="center"/>
            <w:hideMark/>
          </w:tcPr>
          <w:p w:rsidR="00EF4F5F" w:rsidRPr="00A5746B" w:rsidRDefault="00EF4F5F" w:rsidP="00895D64">
            <w:pPr>
              <w:jc w:val="left"/>
              <w:rPr>
                <w:rFonts w:eastAsia="Times New Roman"/>
                <w:sz w:val="20"/>
                <w:lang w:eastAsia="ru-RU"/>
              </w:rPr>
            </w:pPr>
          </w:p>
        </w:tc>
        <w:tc>
          <w:tcPr>
            <w:tcW w:w="1545" w:type="pct"/>
            <w:shd w:val="clear" w:color="auto" w:fill="auto"/>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Учебные учреждения</w:t>
            </w:r>
          </w:p>
        </w:tc>
        <w:tc>
          <w:tcPr>
            <w:tcW w:w="667"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1</w:t>
            </w:r>
          </w:p>
        </w:tc>
        <w:tc>
          <w:tcPr>
            <w:tcW w:w="692"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17664</w:t>
            </w:r>
          </w:p>
        </w:tc>
      </w:tr>
      <w:tr w:rsidR="00800725" w:rsidRPr="00A5746B" w:rsidTr="00800725">
        <w:tc>
          <w:tcPr>
            <w:tcW w:w="335" w:type="pct"/>
            <w:vMerge/>
            <w:shd w:val="clear" w:color="auto" w:fill="auto"/>
            <w:vAlign w:val="center"/>
          </w:tcPr>
          <w:p w:rsidR="00EF4F5F" w:rsidRPr="00A5746B" w:rsidRDefault="00EF4F5F" w:rsidP="00F504B4">
            <w:pPr>
              <w:pStyle w:val="ab"/>
              <w:numPr>
                <w:ilvl w:val="0"/>
                <w:numId w:val="27"/>
              </w:numPr>
              <w:ind w:left="0" w:firstLine="0"/>
              <w:jc w:val="left"/>
              <w:rPr>
                <w:rFonts w:eastAsia="Times New Roman"/>
                <w:sz w:val="20"/>
                <w:szCs w:val="22"/>
                <w:lang w:eastAsia="ru-RU"/>
              </w:rPr>
            </w:pPr>
          </w:p>
        </w:tc>
        <w:tc>
          <w:tcPr>
            <w:tcW w:w="1760" w:type="pct"/>
            <w:vMerge/>
            <w:shd w:val="clear" w:color="auto" w:fill="auto"/>
            <w:vAlign w:val="center"/>
            <w:hideMark/>
          </w:tcPr>
          <w:p w:rsidR="00EF4F5F" w:rsidRPr="00A5746B" w:rsidRDefault="00EF4F5F" w:rsidP="00895D64">
            <w:pPr>
              <w:jc w:val="left"/>
              <w:rPr>
                <w:rFonts w:eastAsia="Times New Roman"/>
                <w:sz w:val="20"/>
                <w:lang w:eastAsia="ru-RU"/>
              </w:rPr>
            </w:pPr>
          </w:p>
        </w:tc>
        <w:tc>
          <w:tcPr>
            <w:tcW w:w="1545" w:type="pct"/>
            <w:shd w:val="clear" w:color="auto" w:fill="auto"/>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Лечебные</w:t>
            </w:r>
            <w:r w:rsidR="003F3107" w:rsidRPr="00A5746B">
              <w:rPr>
                <w:rFonts w:eastAsia="Times New Roman"/>
                <w:sz w:val="20"/>
                <w:lang w:eastAsia="ru-RU"/>
              </w:rPr>
              <w:t xml:space="preserve"> </w:t>
            </w:r>
            <w:r w:rsidRPr="00A5746B">
              <w:rPr>
                <w:rFonts w:eastAsia="Times New Roman"/>
                <w:sz w:val="20"/>
                <w:lang w:eastAsia="ru-RU"/>
              </w:rPr>
              <w:t>учреждения</w:t>
            </w:r>
          </w:p>
        </w:tc>
        <w:tc>
          <w:tcPr>
            <w:tcW w:w="667"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 </w:t>
            </w:r>
          </w:p>
        </w:tc>
        <w:tc>
          <w:tcPr>
            <w:tcW w:w="692"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 </w:t>
            </w:r>
          </w:p>
        </w:tc>
      </w:tr>
      <w:tr w:rsidR="00800725" w:rsidRPr="00A5746B" w:rsidTr="00800725">
        <w:tc>
          <w:tcPr>
            <w:tcW w:w="335" w:type="pct"/>
            <w:vMerge/>
            <w:shd w:val="clear" w:color="auto" w:fill="auto"/>
            <w:vAlign w:val="center"/>
          </w:tcPr>
          <w:p w:rsidR="00EF4F5F" w:rsidRPr="00A5746B" w:rsidRDefault="00EF4F5F" w:rsidP="00F504B4">
            <w:pPr>
              <w:pStyle w:val="ab"/>
              <w:numPr>
                <w:ilvl w:val="0"/>
                <w:numId w:val="27"/>
              </w:numPr>
              <w:ind w:left="0" w:firstLine="0"/>
              <w:jc w:val="left"/>
              <w:rPr>
                <w:rFonts w:eastAsia="Times New Roman"/>
                <w:sz w:val="20"/>
                <w:szCs w:val="22"/>
                <w:lang w:eastAsia="ru-RU"/>
              </w:rPr>
            </w:pPr>
          </w:p>
        </w:tc>
        <w:tc>
          <w:tcPr>
            <w:tcW w:w="1760" w:type="pct"/>
            <w:vMerge/>
            <w:shd w:val="clear" w:color="auto" w:fill="auto"/>
            <w:vAlign w:val="center"/>
            <w:hideMark/>
          </w:tcPr>
          <w:p w:rsidR="00EF4F5F" w:rsidRPr="00A5746B" w:rsidRDefault="00EF4F5F" w:rsidP="00895D64">
            <w:pPr>
              <w:jc w:val="left"/>
              <w:rPr>
                <w:rFonts w:eastAsia="Times New Roman"/>
                <w:sz w:val="20"/>
                <w:lang w:eastAsia="ru-RU"/>
              </w:rPr>
            </w:pPr>
          </w:p>
        </w:tc>
        <w:tc>
          <w:tcPr>
            <w:tcW w:w="1545" w:type="pct"/>
            <w:shd w:val="clear" w:color="auto" w:fill="auto"/>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Здания соцкультбыта</w:t>
            </w:r>
          </w:p>
        </w:tc>
        <w:tc>
          <w:tcPr>
            <w:tcW w:w="667"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4</w:t>
            </w:r>
          </w:p>
        </w:tc>
        <w:tc>
          <w:tcPr>
            <w:tcW w:w="692"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17261,7</w:t>
            </w:r>
          </w:p>
        </w:tc>
      </w:tr>
      <w:tr w:rsidR="00800725" w:rsidRPr="00A5746B" w:rsidTr="00800725">
        <w:tc>
          <w:tcPr>
            <w:tcW w:w="335" w:type="pct"/>
            <w:vMerge/>
            <w:shd w:val="clear" w:color="auto" w:fill="auto"/>
            <w:vAlign w:val="center"/>
          </w:tcPr>
          <w:p w:rsidR="00EF4F5F" w:rsidRPr="00A5746B" w:rsidRDefault="00EF4F5F" w:rsidP="00F504B4">
            <w:pPr>
              <w:pStyle w:val="ab"/>
              <w:numPr>
                <w:ilvl w:val="0"/>
                <w:numId w:val="27"/>
              </w:numPr>
              <w:ind w:left="0" w:firstLine="0"/>
              <w:jc w:val="left"/>
              <w:rPr>
                <w:rFonts w:eastAsia="Times New Roman"/>
                <w:sz w:val="20"/>
                <w:szCs w:val="22"/>
                <w:lang w:eastAsia="ru-RU"/>
              </w:rPr>
            </w:pPr>
          </w:p>
        </w:tc>
        <w:tc>
          <w:tcPr>
            <w:tcW w:w="1760" w:type="pct"/>
            <w:vMerge/>
            <w:shd w:val="clear" w:color="auto" w:fill="auto"/>
            <w:vAlign w:val="center"/>
            <w:hideMark/>
          </w:tcPr>
          <w:p w:rsidR="00EF4F5F" w:rsidRPr="00A5746B" w:rsidRDefault="00EF4F5F" w:rsidP="00895D64">
            <w:pPr>
              <w:jc w:val="left"/>
              <w:rPr>
                <w:rFonts w:eastAsia="Times New Roman"/>
                <w:sz w:val="20"/>
                <w:lang w:eastAsia="ru-RU"/>
              </w:rPr>
            </w:pPr>
          </w:p>
        </w:tc>
        <w:tc>
          <w:tcPr>
            <w:tcW w:w="1545" w:type="pct"/>
            <w:shd w:val="clear" w:color="auto" w:fill="auto"/>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 xml:space="preserve"> Прочие</w:t>
            </w:r>
          </w:p>
        </w:tc>
        <w:tc>
          <w:tcPr>
            <w:tcW w:w="667"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11</w:t>
            </w:r>
          </w:p>
        </w:tc>
        <w:tc>
          <w:tcPr>
            <w:tcW w:w="692"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9743,8</w:t>
            </w:r>
          </w:p>
        </w:tc>
      </w:tr>
      <w:tr w:rsidR="00800725" w:rsidRPr="00A5746B" w:rsidTr="00800725">
        <w:tc>
          <w:tcPr>
            <w:tcW w:w="335" w:type="pct"/>
            <w:vMerge w:val="restart"/>
            <w:shd w:val="clear" w:color="auto" w:fill="auto"/>
            <w:noWrap/>
            <w:vAlign w:val="center"/>
          </w:tcPr>
          <w:p w:rsidR="00EF4F5F" w:rsidRPr="00A5746B" w:rsidRDefault="00EF4F5F" w:rsidP="00F504B4">
            <w:pPr>
              <w:pStyle w:val="ab"/>
              <w:numPr>
                <w:ilvl w:val="0"/>
                <w:numId w:val="27"/>
              </w:numPr>
              <w:ind w:left="0" w:firstLine="0"/>
              <w:jc w:val="center"/>
              <w:rPr>
                <w:rFonts w:eastAsia="Times New Roman"/>
                <w:sz w:val="20"/>
                <w:szCs w:val="22"/>
                <w:lang w:eastAsia="ru-RU"/>
              </w:rPr>
            </w:pPr>
          </w:p>
        </w:tc>
        <w:tc>
          <w:tcPr>
            <w:tcW w:w="1760" w:type="pct"/>
            <w:vMerge w:val="restart"/>
            <w:shd w:val="clear" w:color="auto" w:fill="auto"/>
            <w:vAlign w:val="center"/>
            <w:hideMark/>
          </w:tcPr>
          <w:p w:rsidR="00EF4F5F" w:rsidRPr="00A5746B" w:rsidRDefault="009F3285" w:rsidP="009F3285">
            <w:pPr>
              <w:jc w:val="center"/>
              <w:rPr>
                <w:rFonts w:eastAsia="Times New Roman"/>
                <w:sz w:val="20"/>
                <w:lang w:eastAsia="ru-RU"/>
              </w:rPr>
            </w:pPr>
            <w:r w:rsidRPr="00A5746B">
              <w:rPr>
                <w:rFonts w:eastAsia="Times New Roman"/>
                <w:sz w:val="20"/>
                <w:lang w:eastAsia="ru-RU"/>
              </w:rPr>
              <w:t>Котельная (п.Яр, ул. Ф.Васильева, 6а)</w:t>
            </w:r>
          </w:p>
        </w:tc>
        <w:tc>
          <w:tcPr>
            <w:tcW w:w="1545" w:type="pct"/>
            <w:shd w:val="clear" w:color="auto" w:fill="auto"/>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Жилые здания</w:t>
            </w:r>
          </w:p>
        </w:tc>
        <w:tc>
          <w:tcPr>
            <w:tcW w:w="667"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20</w:t>
            </w:r>
          </w:p>
        </w:tc>
        <w:tc>
          <w:tcPr>
            <w:tcW w:w="692"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12250</w:t>
            </w:r>
          </w:p>
        </w:tc>
      </w:tr>
      <w:tr w:rsidR="00800725" w:rsidRPr="00A5746B" w:rsidTr="00800725">
        <w:tc>
          <w:tcPr>
            <w:tcW w:w="335" w:type="pct"/>
            <w:vMerge/>
            <w:shd w:val="clear" w:color="auto" w:fill="auto"/>
            <w:vAlign w:val="center"/>
          </w:tcPr>
          <w:p w:rsidR="00EF4F5F" w:rsidRPr="00A5746B" w:rsidRDefault="00EF4F5F" w:rsidP="00F504B4">
            <w:pPr>
              <w:pStyle w:val="ab"/>
              <w:numPr>
                <w:ilvl w:val="0"/>
                <w:numId w:val="27"/>
              </w:numPr>
              <w:ind w:left="0" w:firstLine="0"/>
              <w:jc w:val="left"/>
              <w:rPr>
                <w:rFonts w:eastAsia="Times New Roman"/>
                <w:sz w:val="20"/>
                <w:szCs w:val="22"/>
                <w:lang w:eastAsia="ru-RU"/>
              </w:rPr>
            </w:pPr>
          </w:p>
        </w:tc>
        <w:tc>
          <w:tcPr>
            <w:tcW w:w="1760" w:type="pct"/>
            <w:vMerge/>
            <w:shd w:val="clear" w:color="auto" w:fill="auto"/>
            <w:vAlign w:val="center"/>
            <w:hideMark/>
          </w:tcPr>
          <w:p w:rsidR="00EF4F5F" w:rsidRPr="00A5746B" w:rsidRDefault="00EF4F5F" w:rsidP="00895D64">
            <w:pPr>
              <w:jc w:val="left"/>
              <w:rPr>
                <w:rFonts w:eastAsia="Times New Roman"/>
                <w:sz w:val="20"/>
                <w:lang w:eastAsia="ru-RU"/>
              </w:rPr>
            </w:pPr>
          </w:p>
        </w:tc>
        <w:tc>
          <w:tcPr>
            <w:tcW w:w="1545" w:type="pct"/>
            <w:shd w:val="clear" w:color="auto" w:fill="auto"/>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 xml:space="preserve"> Детские учреждения</w:t>
            </w:r>
          </w:p>
        </w:tc>
        <w:tc>
          <w:tcPr>
            <w:tcW w:w="667"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 </w:t>
            </w:r>
          </w:p>
        </w:tc>
        <w:tc>
          <w:tcPr>
            <w:tcW w:w="692"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 </w:t>
            </w:r>
          </w:p>
        </w:tc>
      </w:tr>
      <w:tr w:rsidR="00800725" w:rsidRPr="00A5746B" w:rsidTr="00800725">
        <w:tc>
          <w:tcPr>
            <w:tcW w:w="335" w:type="pct"/>
            <w:vMerge/>
            <w:shd w:val="clear" w:color="auto" w:fill="auto"/>
            <w:vAlign w:val="center"/>
          </w:tcPr>
          <w:p w:rsidR="00EF4F5F" w:rsidRPr="00A5746B" w:rsidRDefault="00EF4F5F" w:rsidP="00F504B4">
            <w:pPr>
              <w:pStyle w:val="ab"/>
              <w:numPr>
                <w:ilvl w:val="0"/>
                <w:numId w:val="27"/>
              </w:numPr>
              <w:ind w:left="0" w:firstLine="0"/>
              <w:jc w:val="left"/>
              <w:rPr>
                <w:rFonts w:eastAsia="Times New Roman"/>
                <w:sz w:val="20"/>
                <w:szCs w:val="22"/>
                <w:lang w:eastAsia="ru-RU"/>
              </w:rPr>
            </w:pPr>
          </w:p>
        </w:tc>
        <w:tc>
          <w:tcPr>
            <w:tcW w:w="1760" w:type="pct"/>
            <w:vMerge/>
            <w:shd w:val="clear" w:color="auto" w:fill="auto"/>
            <w:vAlign w:val="center"/>
            <w:hideMark/>
          </w:tcPr>
          <w:p w:rsidR="00EF4F5F" w:rsidRPr="00A5746B" w:rsidRDefault="00EF4F5F" w:rsidP="00895D64">
            <w:pPr>
              <w:jc w:val="left"/>
              <w:rPr>
                <w:rFonts w:eastAsia="Times New Roman"/>
                <w:sz w:val="20"/>
                <w:lang w:eastAsia="ru-RU"/>
              </w:rPr>
            </w:pPr>
          </w:p>
        </w:tc>
        <w:tc>
          <w:tcPr>
            <w:tcW w:w="1545" w:type="pct"/>
            <w:shd w:val="clear" w:color="auto" w:fill="auto"/>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Учебные учреждения</w:t>
            </w:r>
          </w:p>
        </w:tc>
        <w:tc>
          <w:tcPr>
            <w:tcW w:w="667"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 </w:t>
            </w:r>
          </w:p>
        </w:tc>
        <w:tc>
          <w:tcPr>
            <w:tcW w:w="692"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 </w:t>
            </w:r>
          </w:p>
        </w:tc>
      </w:tr>
      <w:tr w:rsidR="00800725" w:rsidRPr="00A5746B" w:rsidTr="00800725">
        <w:tc>
          <w:tcPr>
            <w:tcW w:w="335" w:type="pct"/>
            <w:vMerge/>
            <w:shd w:val="clear" w:color="auto" w:fill="auto"/>
            <w:vAlign w:val="center"/>
          </w:tcPr>
          <w:p w:rsidR="00EF4F5F" w:rsidRPr="00A5746B" w:rsidRDefault="00EF4F5F" w:rsidP="00F504B4">
            <w:pPr>
              <w:pStyle w:val="ab"/>
              <w:numPr>
                <w:ilvl w:val="0"/>
                <w:numId w:val="27"/>
              </w:numPr>
              <w:ind w:left="0" w:firstLine="0"/>
              <w:jc w:val="left"/>
              <w:rPr>
                <w:rFonts w:eastAsia="Times New Roman"/>
                <w:sz w:val="20"/>
                <w:szCs w:val="22"/>
                <w:lang w:eastAsia="ru-RU"/>
              </w:rPr>
            </w:pPr>
          </w:p>
        </w:tc>
        <w:tc>
          <w:tcPr>
            <w:tcW w:w="1760" w:type="pct"/>
            <w:vMerge/>
            <w:shd w:val="clear" w:color="auto" w:fill="auto"/>
            <w:vAlign w:val="center"/>
            <w:hideMark/>
          </w:tcPr>
          <w:p w:rsidR="00EF4F5F" w:rsidRPr="00A5746B" w:rsidRDefault="00EF4F5F" w:rsidP="00895D64">
            <w:pPr>
              <w:jc w:val="left"/>
              <w:rPr>
                <w:rFonts w:eastAsia="Times New Roman"/>
                <w:sz w:val="20"/>
                <w:lang w:eastAsia="ru-RU"/>
              </w:rPr>
            </w:pPr>
          </w:p>
        </w:tc>
        <w:tc>
          <w:tcPr>
            <w:tcW w:w="1545" w:type="pct"/>
            <w:shd w:val="clear" w:color="auto" w:fill="auto"/>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Лечебные</w:t>
            </w:r>
            <w:r w:rsidR="003F3107" w:rsidRPr="00A5746B">
              <w:rPr>
                <w:rFonts w:eastAsia="Times New Roman"/>
                <w:sz w:val="20"/>
                <w:lang w:eastAsia="ru-RU"/>
              </w:rPr>
              <w:t xml:space="preserve"> </w:t>
            </w:r>
            <w:r w:rsidRPr="00A5746B">
              <w:rPr>
                <w:rFonts w:eastAsia="Times New Roman"/>
                <w:sz w:val="20"/>
                <w:lang w:eastAsia="ru-RU"/>
              </w:rPr>
              <w:t>учреждения</w:t>
            </w:r>
          </w:p>
        </w:tc>
        <w:tc>
          <w:tcPr>
            <w:tcW w:w="667"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1</w:t>
            </w:r>
          </w:p>
        </w:tc>
        <w:tc>
          <w:tcPr>
            <w:tcW w:w="692"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28285,7</w:t>
            </w:r>
          </w:p>
        </w:tc>
      </w:tr>
      <w:tr w:rsidR="00800725" w:rsidRPr="00A5746B" w:rsidTr="00800725">
        <w:tc>
          <w:tcPr>
            <w:tcW w:w="335" w:type="pct"/>
            <w:vMerge/>
            <w:shd w:val="clear" w:color="auto" w:fill="auto"/>
            <w:vAlign w:val="center"/>
          </w:tcPr>
          <w:p w:rsidR="00EF4F5F" w:rsidRPr="00A5746B" w:rsidRDefault="00EF4F5F" w:rsidP="00F504B4">
            <w:pPr>
              <w:pStyle w:val="ab"/>
              <w:numPr>
                <w:ilvl w:val="0"/>
                <w:numId w:val="27"/>
              </w:numPr>
              <w:ind w:left="0" w:firstLine="0"/>
              <w:jc w:val="left"/>
              <w:rPr>
                <w:rFonts w:eastAsia="Times New Roman"/>
                <w:sz w:val="20"/>
                <w:szCs w:val="22"/>
                <w:lang w:eastAsia="ru-RU"/>
              </w:rPr>
            </w:pPr>
          </w:p>
        </w:tc>
        <w:tc>
          <w:tcPr>
            <w:tcW w:w="1760" w:type="pct"/>
            <w:vMerge/>
            <w:shd w:val="clear" w:color="auto" w:fill="auto"/>
            <w:vAlign w:val="center"/>
            <w:hideMark/>
          </w:tcPr>
          <w:p w:rsidR="00EF4F5F" w:rsidRPr="00A5746B" w:rsidRDefault="00EF4F5F" w:rsidP="00895D64">
            <w:pPr>
              <w:jc w:val="left"/>
              <w:rPr>
                <w:rFonts w:eastAsia="Times New Roman"/>
                <w:sz w:val="20"/>
                <w:lang w:eastAsia="ru-RU"/>
              </w:rPr>
            </w:pPr>
          </w:p>
        </w:tc>
        <w:tc>
          <w:tcPr>
            <w:tcW w:w="1545" w:type="pct"/>
            <w:shd w:val="clear" w:color="auto" w:fill="auto"/>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Здания соцкультбыта</w:t>
            </w:r>
          </w:p>
        </w:tc>
        <w:tc>
          <w:tcPr>
            <w:tcW w:w="667"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4</w:t>
            </w:r>
          </w:p>
        </w:tc>
        <w:tc>
          <w:tcPr>
            <w:tcW w:w="692"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18764,7</w:t>
            </w:r>
          </w:p>
        </w:tc>
      </w:tr>
      <w:tr w:rsidR="00800725" w:rsidRPr="00A5746B" w:rsidTr="00800725">
        <w:tc>
          <w:tcPr>
            <w:tcW w:w="335" w:type="pct"/>
            <w:vMerge/>
            <w:shd w:val="clear" w:color="auto" w:fill="auto"/>
            <w:vAlign w:val="center"/>
          </w:tcPr>
          <w:p w:rsidR="00EF4F5F" w:rsidRPr="00A5746B" w:rsidRDefault="00EF4F5F" w:rsidP="00F504B4">
            <w:pPr>
              <w:pStyle w:val="ab"/>
              <w:numPr>
                <w:ilvl w:val="0"/>
                <w:numId w:val="27"/>
              </w:numPr>
              <w:ind w:left="0" w:firstLine="0"/>
              <w:jc w:val="left"/>
              <w:rPr>
                <w:rFonts w:eastAsia="Times New Roman"/>
                <w:sz w:val="20"/>
                <w:szCs w:val="22"/>
                <w:lang w:eastAsia="ru-RU"/>
              </w:rPr>
            </w:pPr>
          </w:p>
        </w:tc>
        <w:tc>
          <w:tcPr>
            <w:tcW w:w="1760" w:type="pct"/>
            <w:vMerge/>
            <w:shd w:val="clear" w:color="auto" w:fill="auto"/>
            <w:vAlign w:val="center"/>
            <w:hideMark/>
          </w:tcPr>
          <w:p w:rsidR="00EF4F5F" w:rsidRPr="00A5746B" w:rsidRDefault="00EF4F5F" w:rsidP="00895D64">
            <w:pPr>
              <w:jc w:val="left"/>
              <w:rPr>
                <w:rFonts w:eastAsia="Times New Roman"/>
                <w:sz w:val="20"/>
                <w:lang w:eastAsia="ru-RU"/>
              </w:rPr>
            </w:pPr>
          </w:p>
        </w:tc>
        <w:tc>
          <w:tcPr>
            <w:tcW w:w="1545" w:type="pct"/>
            <w:shd w:val="clear" w:color="auto" w:fill="auto"/>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 xml:space="preserve"> Прочие</w:t>
            </w:r>
          </w:p>
        </w:tc>
        <w:tc>
          <w:tcPr>
            <w:tcW w:w="667"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25</w:t>
            </w:r>
          </w:p>
        </w:tc>
        <w:tc>
          <w:tcPr>
            <w:tcW w:w="692"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37623,8</w:t>
            </w:r>
          </w:p>
        </w:tc>
      </w:tr>
      <w:tr w:rsidR="00800725" w:rsidRPr="00A5746B" w:rsidTr="00800725">
        <w:tc>
          <w:tcPr>
            <w:tcW w:w="335" w:type="pct"/>
            <w:vMerge w:val="restart"/>
            <w:shd w:val="clear" w:color="auto" w:fill="auto"/>
            <w:noWrap/>
            <w:vAlign w:val="center"/>
          </w:tcPr>
          <w:p w:rsidR="00EF4F5F" w:rsidRPr="00A5746B" w:rsidRDefault="00EF4F5F" w:rsidP="00F504B4">
            <w:pPr>
              <w:pStyle w:val="ab"/>
              <w:numPr>
                <w:ilvl w:val="0"/>
                <w:numId w:val="27"/>
              </w:numPr>
              <w:ind w:left="0" w:firstLine="0"/>
              <w:jc w:val="center"/>
              <w:rPr>
                <w:rFonts w:eastAsia="Times New Roman"/>
                <w:sz w:val="20"/>
                <w:szCs w:val="22"/>
                <w:lang w:eastAsia="ru-RU"/>
              </w:rPr>
            </w:pPr>
          </w:p>
        </w:tc>
        <w:tc>
          <w:tcPr>
            <w:tcW w:w="1760" w:type="pct"/>
            <w:vMerge w:val="restart"/>
            <w:shd w:val="clear" w:color="auto" w:fill="auto"/>
            <w:vAlign w:val="center"/>
            <w:hideMark/>
          </w:tcPr>
          <w:p w:rsidR="00EF4F5F" w:rsidRPr="00A5746B" w:rsidRDefault="009F3285" w:rsidP="009F3285">
            <w:pPr>
              <w:jc w:val="center"/>
              <w:rPr>
                <w:rFonts w:eastAsia="Times New Roman"/>
                <w:sz w:val="20"/>
                <w:lang w:eastAsia="ru-RU"/>
              </w:rPr>
            </w:pPr>
            <w:r w:rsidRPr="00A5746B">
              <w:rPr>
                <w:rFonts w:eastAsia="Times New Roman"/>
                <w:sz w:val="20"/>
                <w:lang w:eastAsia="ru-RU"/>
              </w:rPr>
              <w:t>Котельная (п.Яр, ул. Ф.Васильева, 29а)</w:t>
            </w:r>
          </w:p>
        </w:tc>
        <w:tc>
          <w:tcPr>
            <w:tcW w:w="1545" w:type="pct"/>
            <w:shd w:val="clear" w:color="auto" w:fill="auto"/>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Жилые здания</w:t>
            </w:r>
          </w:p>
        </w:tc>
        <w:tc>
          <w:tcPr>
            <w:tcW w:w="667"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25</w:t>
            </w:r>
          </w:p>
        </w:tc>
        <w:tc>
          <w:tcPr>
            <w:tcW w:w="692"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33039</w:t>
            </w:r>
          </w:p>
        </w:tc>
      </w:tr>
      <w:tr w:rsidR="00800725" w:rsidRPr="00A5746B" w:rsidTr="00800725">
        <w:tc>
          <w:tcPr>
            <w:tcW w:w="335" w:type="pct"/>
            <w:vMerge/>
            <w:shd w:val="clear" w:color="auto" w:fill="auto"/>
            <w:vAlign w:val="center"/>
          </w:tcPr>
          <w:p w:rsidR="00EF4F5F" w:rsidRPr="00A5746B" w:rsidRDefault="00EF4F5F" w:rsidP="00F504B4">
            <w:pPr>
              <w:pStyle w:val="ab"/>
              <w:numPr>
                <w:ilvl w:val="0"/>
                <w:numId w:val="27"/>
              </w:numPr>
              <w:ind w:left="0" w:firstLine="0"/>
              <w:jc w:val="left"/>
              <w:rPr>
                <w:rFonts w:eastAsia="Times New Roman"/>
                <w:sz w:val="20"/>
                <w:szCs w:val="22"/>
                <w:lang w:eastAsia="ru-RU"/>
              </w:rPr>
            </w:pPr>
          </w:p>
        </w:tc>
        <w:tc>
          <w:tcPr>
            <w:tcW w:w="1760" w:type="pct"/>
            <w:vMerge/>
            <w:shd w:val="clear" w:color="auto" w:fill="auto"/>
            <w:vAlign w:val="center"/>
            <w:hideMark/>
          </w:tcPr>
          <w:p w:rsidR="00EF4F5F" w:rsidRPr="00A5746B" w:rsidRDefault="00EF4F5F" w:rsidP="00895D64">
            <w:pPr>
              <w:jc w:val="left"/>
              <w:rPr>
                <w:rFonts w:eastAsia="Times New Roman"/>
                <w:sz w:val="20"/>
                <w:lang w:eastAsia="ru-RU"/>
              </w:rPr>
            </w:pPr>
          </w:p>
        </w:tc>
        <w:tc>
          <w:tcPr>
            <w:tcW w:w="1545" w:type="pct"/>
            <w:shd w:val="clear" w:color="auto" w:fill="auto"/>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 xml:space="preserve"> Детские учреждения</w:t>
            </w:r>
          </w:p>
        </w:tc>
        <w:tc>
          <w:tcPr>
            <w:tcW w:w="667"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1</w:t>
            </w:r>
          </w:p>
        </w:tc>
        <w:tc>
          <w:tcPr>
            <w:tcW w:w="692"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2475</w:t>
            </w:r>
          </w:p>
        </w:tc>
      </w:tr>
      <w:tr w:rsidR="00800725" w:rsidRPr="00A5746B" w:rsidTr="00800725">
        <w:tc>
          <w:tcPr>
            <w:tcW w:w="335" w:type="pct"/>
            <w:vMerge/>
            <w:shd w:val="clear" w:color="auto" w:fill="auto"/>
            <w:vAlign w:val="center"/>
          </w:tcPr>
          <w:p w:rsidR="00EF4F5F" w:rsidRPr="00A5746B" w:rsidRDefault="00EF4F5F" w:rsidP="00F504B4">
            <w:pPr>
              <w:pStyle w:val="ab"/>
              <w:numPr>
                <w:ilvl w:val="0"/>
                <w:numId w:val="27"/>
              </w:numPr>
              <w:ind w:left="0" w:firstLine="0"/>
              <w:jc w:val="left"/>
              <w:rPr>
                <w:rFonts w:eastAsia="Times New Roman"/>
                <w:sz w:val="20"/>
                <w:szCs w:val="22"/>
                <w:lang w:eastAsia="ru-RU"/>
              </w:rPr>
            </w:pPr>
          </w:p>
        </w:tc>
        <w:tc>
          <w:tcPr>
            <w:tcW w:w="1760" w:type="pct"/>
            <w:vMerge/>
            <w:shd w:val="clear" w:color="auto" w:fill="auto"/>
            <w:vAlign w:val="center"/>
            <w:hideMark/>
          </w:tcPr>
          <w:p w:rsidR="00EF4F5F" w:rsidRPr="00A5746B" w:rsidRDefault="00EF4F5F" w:rsidP="00895D64">
            <w:pPr>
              <w:jc w:val="left"/>
              <w:rPr>
                <w:rFonts w:eastAsia="Times New Roman"/>
                <w:sz w:val="20"/>
                <w:lang w:eastAsia="ru-RU"/>
              </w:rPr>
            </w:pPr>
          </w:p>
        </w:tc>
        <w:tc>
          <w:tcPr>
            <w:tcW w:w="1545" w:type="pct"/>
            <w:shd w:val="clear" w:color="auto" w:fill="auto"/>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Учебные учреждения</w:t>
            </w:r>
          </w:p>
        </w:tc>
        <w:tc>
          <w:tcPr>
            <w:tcW w:w="667"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1</w:t>
            </w:r>
          </w:p>
        </w:tc>
        <w:tc>
          <w:tcPr>
            <w:tcW w:w="692"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56829,7</w:t>
            </w:r>
          </w:p>
        </w:tc>
      </w:tr>
      <w:tr w:rsidR="00800725" w:rsidRPr="00A5746B" w:rsidTr="00800725">
        <w:tc>
          <w:tcPr>
            <w:tcW w:w="335" w:type="pct"/>
            <w:vMerge/>
            <w:shd w:val="clear" w:color="auto" w:fill="auto"/>
            <w:vAlign w:val="center"/>
          </w:tcPr>
          <w:p w:rsidR="00EF4F5F" w:rsidRPr="00A5746B" w:rsidRDefault="00EF4F5F" w:rsidP="00F504B4">
            <w:pPr>
              <w:pStyle w:val="ab"/>
              <w:numPr>
                <w:ilvl w:val="0"/>
                <w:numId w:val="27"/>
              </w:numPr>
              <w:ind w:left="0" w:firstLine="0"/>
              <w:jc w:val="left"/>
              <w:rPr>
                <w:rFonts w:eastAsia="Times New Roman"/>
                <w:sz w:val="20"/>
                <w:szCs w:val="22"/>
                <w:lang w:eastAsia="ru-RU"/>
              </w:rPr>
            </w:pPr>
          </w:p>
        </w:tc>
        <w:tc>
          <w:tcPr>
            <w:tcW w:w="1760" w:type="pct"/>
            <w:vMerge/>
            <w:shd w:val="clear" w:color="auto" w:fill="auto"/>
            <w:vAlign w:val="center"/>
            <w:hideMark/>
          </w:tcPr>
          <w:p w:rsidR="00EF4F5F" w:rsidRPr="00A5746B" w:rsidRDefault="00EF4F5F" w:rsidP="00895D64">
            <w:pPr>
              <w:jc w:val="left"/>
              <w:rPr>
                <w:rFonts w:eastAsia="Times New Roman"/>
                <w:sz w:val="20"/>
                <w:lang w:eastAsia="ru-RU"/>
              </w:rPr>
            </w:pPr>
          </w:p>
        </w:tc>
        <w:tc>
          <w:tcPr>
            <w:tcW w:w="1545" w:type="pct"/>
            <w:shd w:val="clear" w:color="auto" w:fill="auto"/>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Лечебные</w:t>
            </w:r>
            <w:r w:rsidR="003F3107" w:rsidRPr="00A5746B">
              <w:rPr>
                <w:rFonts w:eastAsia="Times New Roman"/>
                <w:sz w:val="20"/>
                <w:lang w:eastAsia="ru-RU"/>
              </w:rPr>
              <w:t xml:space="preserve"> </w:t>
            </w:r>
            <w:r w:rsidRPr="00A5746B">
              <w:rPr>
                <w:rFonts w:eastAsia="Times New Roman"/>
                <w:sz w:val="20"/>
                <w:lang w:eastAsia="ru-RU"/>
              </w:rPr>
              <w:t>учреждения</w:t>
            </w:r>
          </w:p>
        </w:tc>
        <w:tc>
          <w:tcPr>
            <w:tcW w:w="667"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 </w:t>
            </w:r>
          </w:p>
        </w:tc>
        <w:tc>
          <w:tcPr>
            <w:tcW w:w="692"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 </w:t>
            </w:r>
          </w:p>
        </w:tc>
      </w:tr>
      <w:tr w:rsidR="00800725" w:rsidRPr="00A5746B" w:rsidTr="00800725">
        <w:tc>
          <w:tcPr>
            <w:tcW w:w="335" w:type="pct"/>
            <w:vMerge/>
            <w:shd w:val="clear" w:color="auto" w:fill="auto"/>
            <w:vAlign w:val="center"/>
          </w:tcPr>
          <w:p w:rsidR="00EF4F5F" w:rsidRPr="00A5746B" w:rsidRDefault="00EF4F5F" w:rsidP="00F504B4">
            <w:pPr>
              <w:pStyle w:val="ab"/>
              <w:numPr>
                <w:ilvl w:val="0"/>
                <w:numId w:val="27"/>
              </w:numPr>
              <w:ind w:left="0" w:firstLine="0"/>
              <w:jc w:val="left"/>
              <w:rPr>
                <w:rFonts w:eastAsia="Times New Roman"/>
                <w:sz w:val="20"/>
                <w:szCs w:val="22"/>
                <w:lang w:eastAsia="ru-RU"/>
              </w:rPr>
            </w:pPr>
          </w:p>
        </w:tc>
        <w:tc>
          <w:tcPr>
            <w:tcW w:w="1760" w:type="pct"/>
            <w:vMerge/>
            <w:shd w:val="clear" w:color="auto" w:fill="auto"/>
            <w:vAlign w:val="center"/>
            <w:hideMark/>
          </w:tcPr>
          <w:p w:rsidR="00EF4F5F" w:rsidRPr="00A5746B" w:rsidRDefault="00EF4F5F" w:rsidP="00895D64">
            <w:pPr>
              <w:jc w:val="left"/>
              <w:rPr>
                <w:rFonts w:eastAsia="Times New Roman"/>
                <w:sz w:val="20"/>
                <w:lang w:eastAsia="ru-RU"/>
              </w:rPr>
            </w:pPr>
          </w:p>
        </w:tc>
        <w:tc>
          <w:tcPr>
            <w:tcW w:w="1545" w:type="pct"/>
            <w:shd w:val="clear" w:color="auto" w:fill="auto"/>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Здания соцкультбыта</w:t>
            </w:r>
          </w:p>
        </w:tc>
        <w:tc>
          <w:tcPr>
            <w:tcW w:w="667"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 </w:t>
            </w:r>
          </w:p>
        </w:tc>
        <w:tc>
          <w:tcPr>
            <w:tcW w:w="692"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 </w:t>
            </w:r>
          </w:p>
        </w:tc>
      </w:tr>
      <w:tr w:rsidR="00800725" w:rsidRPr="00A5746B" w:rsidTr="00800725">
        <w:tc>
          <w:tcPr>
            <w:tcW w:w="335" w:type="pct"/>
            <w:vMerge/>
            <w:shd w:val="clear" w:color="auto" w:fill="auto"/>
            <w:vAlign w:val="center"/>
          </w:tcPr>
          <w:p w:rsidR="00EF4F5F" w:rsidRPr="00A5746B" w:rsidRDefault="00EF4F5F" w:rsidP="00F504B4">
            <w:pPr>
              <w:pStyle w:val="ab"/>
              <w:numPr>
                <w:ilvl w:val="0"/>
                <w:numId w:val="27"/>
              </w:numPr>
              <w:ind w:left="0" w:firstLine="0"/>
              <w:jc w:val="left"/>
              <w:rPr>
                <w:rFonts w:eastAsia="Times New Roman"/>
                <w:sz w:val="20"/>
                <w:szCs w:val="22"/>
                <w:lang w:eastAsia="ru-RU"/>
              </w:rPr>
            </w:pPr>
          </w:p>
        </w:tc>
        <w:tc>
          <w:tcPr>
            <w:tcW w:w="1760" w:type="pct"/>
            <w:vMerge/>
            <w:shd w:val="clear" w:color="auto" w:fill="auto"/>
            <w:vAlign w:val="center"/>
            <w:hideMark/>
          </w:tcPr>
          <w:p w:rsidR="00EF4F5F" w:rsidRPr="00A5746B" w:rsidRDefault="00EF4F5F" w:rsidP="00895D64">
            <w:pPr>
              <w:jc w:val="left"/>
              <w:rPr>
                <w:rFonts w:eastAsia="Times New Roman"/>
                <w:sz w:val="20"/>
                <w:lang w:eastAsia="ru-RU"/>
              </w:rPr>
            </w:pPr>
          </w:p>
        </w:tc>
        <w:tc>
          <w:tcPr>
            <w:tcW w:w="1545" w:type="pct"/>
            <w:shd w:val="clear" w:color="auto" w:fill="auto"/>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 xml:space="preserve"> Прочие</w:t>
            </w:r>
          </w:p>
        </w:tc>
        <w:tc>
          <w:tcPr>
            <w:tcW w:w="667"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6</w:t>
            </w:r>
          </w:p>
        </w:tc>
        <w:tc>
          <w:tcPr>
            <w:tcW w:w="692"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9423,6</w:t>
            </w:r>
          </w:p>
        </w:tc>
      </w:tr>
      <w:tr w:rsidR="00800725" w:rsidRPr="00A5746B" w:rsidTr="00800725">
        <w:tc>
          <w:tcPr>
            <w:tcW w:w="335" w:type="pct"/>
            <w:vMerge w:val="restart"/>
            <w:shd w:val="clear" w:color="auto" w:fill="auto"/>
            <w:noWrap/>
            <w:vAlign w:val="center"/>
          </w:tcPr>
          <w:p w:rsidR="00EF4F5F" w:rsidRPr="00A5746B" w:rsidRDefault="00EF4F5F" w:rsidP="00F504B4">
            <w:pPr>
              <w:pStyle w:val="ab"/>
              <w:numPr>
                <w:ilvl w:val="0"/>
                <w:numId w:val="27"/>
              </w:numPr>
              <w:ind w:left="0" w:firstLine="0"/>
              <w:jc w:val="center"/>
              <w:rPr>
                <w:rFonts w:eastAsia="Times New Roman"/>
                <w:sz w:val="20"/>
                <w:szCs w:val="22"/>
                <w:lang w:eastAsia="ru-RU"/>
              </w:rPr>
            </w:pPr>
          </w:p>
        </w:tc>
        <w:tc>
          <w:tcPr>
            <w:tcW w:w="1760" w:type="pct"/>
            <w:vMerge w:val="restart"/>
            <w:shd w:val="clear" w:color="auto" w:fill="auto"/>
            <w:vAlign w:val="center"/>
            <w:hideMark/>
          </w:tcPr>
          <w:p w:rsidR="00EF4F5F" w:rsidRPr="00A5746B" w:rsidRDefault="009F3285" w:rsidP="009F3285">
            <w:pPr>
              <w:jc w:val="center"/>
              <w:rPr>
                <w:rFonts w:eastAsia="Times New Roman"/>
                <w:sz w:val="20"/>
                <w:lang w:eastAsia="ru-RU"/>
              </w:rPr>
            </w:pPr>
            <w:r w:rsidRPr="00A5746B">
              <w:rPr>
                <w:rFonts w:eastAsia="Times New Roman"/>
                <w:sz w:val="20"/>
                <w:lang w:eastAsia="ru-RU"/>
              </w:rPr>
              <w:t>Котельная (д.Зюино, ул. Школьная, 77а)</w:t>
            </w:r>
          </w:p>
        </w:tc>
        <w:tc>
          <w:tcPr>
            <w:tcW w:w="1545" w:type="pct"/>
            <w:shd w:val="clear" w:color="auto" w:fill="auto"/>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Жилые здания</w:t>
            </w:r>
          </w:p>
        </w:tc>
        <w:tc>
          <w:tcPr>
            <w:tcW w:w="667"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1</w:t>
            </w:r>
          </w:p>
        </w:tc>
        <w:tc>
          <w:tcPr>
            <w:tcW w:w="692"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2169</w:t>
            </w:r>
          </w:p>
        </w:tc>
      </w:tr>
      <w:tr w:rsidR="00800725" w:rsidRPr="00A5746B" w:rsidTr="00800725">
        <w:tc>
          <w:tcPr>
            <w:tcW w:w="335" w:type="pct"/>
            <w:vMerge/>
            <w:shd w:val="clear" w:color="auto" w:fill="auto"/>
            <w:vAlign w:val="center"/>
          </w:tcPr>
          <w:p w:rsidR="00EF4F5F" w:rsidRPr="00A5746B" w:rsidRDefault="00EF4F5F" w:rsidP="00F504B4">
            <w:pPr>
              <w:pStyle w:val="ab"/>
              <w:numPr>
                <w:ilvl w:val="0"/>
                <w:numId w:val="27"/>
              </w:numPr>
              <w:ind w:left="0" w:firstLine="0"/>
              <w:jc w:val="left"/>
              <w:rPr>
                <w:rFonts w:eastAsia="Times New Roman"/>
                <w:sz w:val="20"/>
                <w:szCs w:val="22"/>
                <w:lang w:eastAsia="ru-RU"/>
              </w:rPr>
            </w:pPr>
          </w:p>
        </w:tc>
        <w:tc>
          <w:tcPr>
            <w:tcW w:w="1760" w:type="pct"/>
            <w:vMerge/>
            <w:shd w:val="clear" w:color="auto" w:fill="auto"/>
            <w:vAlign w:val="center"/>
            <w:hideMark/>
          </w:tcPr>
          <w:p w:rsidR="00EF4F5F" w:rsidRPr="00A5746B" w:rsidRDefault="00EF4F5F" w:rsidP="00895D64">
            <w:pPr>
              <w:jc w:val="left"/>
              <w:rPr>
                <w:rFonts w:eastAsia="Times New Roman"/>
                <w:sz w:val="20"/>
                <w:lang w:eastAsia="ru-RU"/>
              </w:rPr>
            </w:pPr>
          </w:p>
        </w:tc>
        <w:tc>
          <w:tcPr>
            <w:tcW w:w="1545" w:type="pct"/>
            <w:shd w:val="clear" w:color="auto" w:fill="auto"/>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 xml:space="preserve"> Детские учреждения</w:t>
            </w:r>
          </w:p>
        </w:tc>
        <w:tc>
          <w:tcPr>
            <w:tcW w:w="667"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 </w:t>
            </w:r>
          </w:p>
        </w:tc>
        <w:tc>
          <w:tcPr>
            <w:tcW w:w="692"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 </w:t>
            </w:r>
          </w:p>
        </w:tc>
      </w:tr>
      <w:tr w:rsidR="00800725" w:rsidRPr="00A5746B" w:rsidTr="00800725">
        <w:tc>
          <w:tcPr>
            <w:tcW w:w="335" w:type="pct"/>
            <w:vMerge/>
            <w:shd w:val="clear" w:color="auto" w:fill="auto"/>
            <w:vAlign w:val="center"/>
          </w:tcPr>
          <w:p w:rsidR="00EF4F5F" w:rsidRPr="00A5746B" w:rsidRDefault="00EF4F5F" w:rsidP="00F504B4">
            <w:pPr>
              <w:pStyle w:val="ab"/>
              <w:numPr>
                <w:ilvl w:val="0"/>
                <w:numId w:val="27"/>
              </w:numPr>
              <w:ind w:left="0" w:firstLine="0"/>
              <w:jc w:val="left"/>
              <w:rPr>
                <w:rFonts w:eastAsia="Times New Roman"/>
                <w:sz w:val="20"/>
                <w:szCs w:val="22"/>
                <w:lang w:eastAsia="ru-RU"/>
              </w:rPr>
            </w:pPr>
          </w:p>
        </w:tc>
        <w:tc>
          <w:tcPr>
            <w:tcW w:w="1760" w:type="pct"/>
            <w:vMerge/>
            <w:shd w:val="clear" w:color="auto" w:fill="auto"/>
            <w:vAlign w:val="center"/>
            <w:hideMark/>
          </w:tcPr>
          <w:p w:rsidR="00EF4F5F" w:rsidRPr="00A5746B" w:rsidRDefault="00EF4F5F" w:rsidP="00895D64">
            <w:pPr>
              <w:jc w:val="left"/>
              <w:rPr>
                <w:rFonts w:eastAsia="Times New Roman"/>
                <w:sz w:val="20"/>
                <w:lang w:eastAsia="ru-RU"/>
              </w:rPr>
            </w:pPr>
          </w:p>
        </w:tc>
        <w:tc>
          <w:tcPr>
            <w:tcW w:w="1545" w:type="pct"/>
            <w:shd w:val="clear" w:color="auto" w:fill="auto"/>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Учебные учреждения</w:t>
            </w:r>
          </w:p>
        </w:tc>
        <w:tc>
          <w:tcPr>
            <w:tcW w:w="667"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 </w:t>
            </w:r>
          </w:p>
        </w:tc>
        <w:tc>
          <w:tcPr>
            <w:tcW w:w="692"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 </w:t>
            </w:r>
          </w:p>
        </w:tc>
      </w:tr>
      <w:tr w:rsidR="00800725" w:rsidRPr="00A5746B" w:rsidTr="00800725">
        <w:tc>
          <w:tcPr>
            <w:tcW w:w="335" w:type="pct"/>
            <w:vMerge/>
            <w:shd w:val="clear" w:color="auto" w:fill="auto"/>
            <w:vAlign w:val="center"/>
          </w:tcPr>
          <w:p w:rsidR="00EF4F5F" w:rsidRPr="00A5746B" w:rsidRDefault="00EF4F5F" w:rsidP="00F504B4">
            <w:pPr>
              <w:pStyle w:val="ab"/>
              <w:numPr>
                <w:ilvl w:val="0"/>
                <w:numId w:val="27"/>
              </w:numPr>
              <w:ind w:left="0" w:firstLine="0"/>
              <w:jc w:val="left"/>
              <w:rPr>
                <w:rFonts w:eastAsia="Times New Roman"/>
                <w:sz w:val="20"/>
                <w:szCs w:val="22"/>
                <w:lang w:eastAsia="ru-RU"/>
              </w:rPr>
            </w:pPr>
          </w:p>
        </w:tc>
        <w:tc>
          <w:tcPr>
            <w:tcW w:w="1760" w:type="pct"/>
            <w:vMerge/>
            <w:shd w:val="clear" w:color="auto" w:fill="auto"/>
            <w:vAlign w:val="center"/>
            <w:hideMark/>
          </w:tcPr>
          <w:p w:rsidR="00EF4F5F" w:rsidRPr="00A5746B" w:rsidRDefault="00EF4F5F" w:rsidP="00895D64">
            <w:pPr>
              <w:jc w:val="left"/>
              <w:rPr>
                <w:rFonts w:eastAsia="Times New Roman"/>
                <w:sz w:val="20"/>
                <w:lang w:eastAsia="ru-RU"/>
              </w:rPr>
            </w:pPr>
          </w:p>
        </w:tc>
        <w:tc>
          <w:tcPr>
            <w:tcW w:w="1545" w:type="pct"/>
            <w:shd w:val="clear" w:color="auto" w:fill="auto"/>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Лечебные</w:t>
            </w:r>
            <w:r w:rsidR="003F3107" w:rsidRPr="00A5746B">
              <w:rPr>
                <w:rFonts w:eastAsia="Times New Roman"/>
                <w:sz w:val="20"/>
                <w:lang w:eastAsia="ru-RU"/>
              </w:rPr>
              <w:t xml:space="preserve"> </w:t>
            </w:r>
            <w:r w:rsidRPr="00A5746B">
              <w:rPr>
                <w:rFonts w:eastAsia="Times New Roman"/>
                <w:sz w:val="20"/>
                <w:lang w:eastAsia="ru-RU"/>
              </w:rPr>
              <w:t>учреждения</w:t>
            </w:r>
          </w:p>
        </w:tc>
        <w:tc>
          <w:tcPr>
            <w:tcW w:w="667"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 </w:t>
            </w:r>
          </w:p>
        </w:tc>
        <w:tc>
          <w:tcPr>
            <w:tcW w:w="692"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 </w:t>
            </w:r>
          </w:p>
        </w:tc>
      </w:tr>
      <w:tr w:rsidR="00800725" w:rsidRPr="00A5746B" w:rsidTr="00800725">
        <w:tc>
          <w:tcPr>
            <w:tcW w:w="335" w:type="pct"/>
            <w:vMerge/>
            <w:shd w:val="clear" w:color="auto" w:fill="auto"/>
            <w:vAlign w:val="center"/>
          </w:tcPr>
          <w:p w:rsidR="00EF4F5F" w:rsidRPr="00A5746B" w:rsidRDefault="00EF4F5F" w:rsidP="00F504B4">
            <w:pPr>
              <w:pStyle w:val="ab"/>
              <w:numPr>
                <w:ilvl w:val="0"/>
                <w:numId w:val="27"/>
              </w:numPr>
              <w:ind w:left="0" w:firstLine="0"/>
              <w:jc w:val="left"/>
              <w:rPr>
                <w:rFonts w:eastAsia="Times New Roman"/>
                <w:sz w:val="20"/>
                <w:szCs w:val="22"/>
                <w:lang w:eastAsia="ru-RU"/>
              </w:rPr>
            </w:pPr>
          </w:p>
        </w:tc>
        <w:tc>
          <w:tcPr>
            <w:tcW w:w="1760" w:type="pct"/>
            <w:vMerge/>
            <w:shd w:val="clear" w:color="auto" w:fill="auto"/>
            <w:vAlign w:val="center"/>
            <w:hideMark/>
          </w:tcPr>
          <w:p w:rsidR="00EF4F5F" w:rsidRPr="00A5746B" w:rsidRDefault="00EF4F5F" w:rsidP="00895D64">
            <w:pPr>
              <w:jc w:val="left"/>
              <w:rPr>
                <w:rFonts w:eastAsia="Times New Roman"/>
                <w:sz w:val="20"/>
                <w:lang w:eastAsia="ru-RU"/>
              </w:rPr>
            </w:pPr>
          </w:p>
        </w:tc>
        <w:tc>
          <w:tcPr>
            <w:tcW w:w="1545" w:type="pct"/>
            <w:shd w:val="clear" w:color="auto" w:fill="auto"/>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Здания соцкультбыта</w:t>
            </w:r>
          </w:p>
        </w:tc>
        <w:tc>
          <w:tcPr>
            <w:tcW w:w="667"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2</w:t>
            </w:r>
          </w:p>
        </w:tc>
        <w:tc>
          <w:tcPr>
            <w:tcW w:w="692"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6959,5</w:t>
            </w:r>
          </w:p>
        </w:tc>
      </w:tr>
      <w:tr w:rsidR="00800725" w:rsidRPr="00A5746B" w:rsidTr="00800725">
        <w:tc>
          <w:tcPr>
            <w:tcW w:w="335" w:type="pct"/>
            <w:vMerge/>
            <w:shd w:val="clear" w:color="auto" w:fill="auto"/>
            <w:vAlign w:val="center"/>
          </w:tcPr>
          <w:p w:rsidR="00EF4F5F" w:rsidRPr="00A5746B" w:rsidRDefault="00EF4F5F" w:rsidP="00F504B4">
            <w:pPr>
              <w:pStyle w:val="ab"/>
              <w:numPr>
                <w:ilvl w:val="0"/>
                <w:numId w:val="27"/>
              </w:numPr>
              <w:ind w:left="0" w:firstLine="0"/>
              <w:jc w:val="left"/>
              <w:rPr>
                <w:rFonts w:eastAsia="Times New Roman"/>
                <w:sz w:val="20"/>
                <w:szCs w:val="22"/>
                <w:lang w:eastAsia="ru-RU"/>
              </w:rPr>
            </w:pPr>
          </w:p>
        </w:tc>
        <w:tc>
          <w:tcPr>
            <w:tcW w:w="1760" w:type="pct"/>
            <w:vMerge/>
            <w:shd w:val="clear" w:color="auto" w:fill="auto"/>
            <w:vAlign w:val="center"/>
            <w:hideMark/>
          </w:tcPr>
          <w:p w:rsidR="00EF4F5F" w:rsidRPr="00A5746B" w:rsidRDefault="00EF4F5F" w:rsidP="00895D64">
            <w:pPr>
              <w:jc w:val="left"/>
              <w:rPr>
                <w:rFonts w:eastAsia="Times New Roman"/>
                <w:sz w:val="20"/>
                <w:lang w:eastAsia="ru-RU"/>
              </w:rPr>
            </w:pPr>
          </w:p>
        </w:tc>
        <w:tc>
          <w:tcPr>
            <w:tcW w:w="1545" w:type="pct"/>
            <w:shd w:val="clear" w:color="auto" w:fill="auto"/>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 xml:space="preserve"> Прочие</w:t>
            </w:r>
          </w:p>
        </w:tc>
        <w:tc>
          <w:tcPr>
            <w:tcW w:w="667"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1</w:t>
            </w:r>
          </w:p>
        </w:tc>
        <w:tc>
          <w:tcPr>
            <w:tcW w:w="692"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58,5</w:t>
            </w:r>
          </w:p>
        </w:tc>
      </w:tr>
      <w:tr w:rsidR="00800725" w:rsidRPr="00A5746B" w:rsidTr="00800725">
        <w:tc>
          <w:tcPr>
            <w:tcW w:w="335" w:type="pct"/>
            <w:vMerge w:val="restart"/>
            <w:shd w:val="clear" w:color="auto" w:fill="auto"/>
            <w:noWrap/>
            <w:vAlign w:val="center"/>
          </w:tcPr>
          <w:p w:rsidR="00EF4F5F" w:rsidRPr="00A5746B" w:rsidRDefault="00EF4F5F" w:rsidP="00F504B4">
            <w:pPr>
              <w:pStyle w:val="ab"/>
              <w:numPr>
                <w:ilvl w:val="0"/>
                <w:numId w:val="27"/>
              </w:numPr>
              <w:ind w:left="0" w:firstLine="0"/>
              <w:jc w:val="center"/>
              <w:rPr>
                <w:rFonts w:eastAsia="Times New Roman"/>
                <w:sz w:val="20"/>
                <w:szCs w:val="22"/>
                <w:lang w:eastAsia="ru-RU"/>
              </w:rPr>
            </w:pPr>
          </w:p>
        </w:tc>
        <w:tc>
          <w:tcPr>
            <w:tcW w:w="1760" w:type="pct"/>
            <w:vMerge w:val="restart"/>
            <w:shd w:val="clear" w:color="auto" w:fill="auto"/>
            <w:vAlign w:val="center"/>
            <w:hideMark/>
          </w:tcPr>
          <w:p w:rsidR="009F3285" w:rsidRPr="00A5746B" w:rsidRDefault="009F3285" w:rsidP="009F3285">
            <w:pPr>
              <w:jc w:val="center"/>
              <w:rPr>
                <w:rFonts w:eastAsia="Times New Roman"/>
                <w:sz w:val="20"/>
                <w:lang w:eastAsia="ru-RU"/>
              </w:rPr>
            </w:pPr>
            <w:r w:rsidRPr="00A5746B">
              <w:rPr>
                <w:rFonts w:eastAsia="Times New Roman"/>
                <w:sz w:val="20"/>
                <w:lang w:eastAsia="ru-RU"/>
              </w:rPr>
              <w:t>Котельная (д.Бачумово, ул. Школ</w:t>
            </w:r>
            <w:r w:rsidRPr="00A5746B">
              <w:rPr>
                <w:rFonts w:eastAsia="Times New Roman"/>
                <w:sz w:val="20"/>
                <w:lang w:eastAsia="ru-RU"/>
              </w:rPr>
              <w:t>ь</w:t>
            </w:r>
            <w:r w:rsidRPr="00A5746B">
              <w:rPr>
                <w:rFonts w:eastAsia="Times New Roman"/>
                <w:sz w:val="20"/>
                <w:lang w:eastAsia="ru-RU"/>
              </w:rPr>
              <w:t>ная, 17а)</w:t>
            </w:r>
          </w:p>
          <w:p w:rsidR="00EF4F5F" w:rsidRPr="00A5746B" w:rsidRDefault="00EF4F5F" w:rsidP="009F3285">
            <w:pPr>
              <w:jc w:val="center"/>
              <w:rPr>
                <w:rFonts w:eastAsia="Times New Roman"/>
                <w:sz w:val="20"/>
                <w:lang w:eastAsia="ru-RU"/>
              </w:rPr>
            </w:pPr>
          </w:p>
        </w:tc>
        <w:tc>
          <w:tcPr>
            <w:tcW w:w="1545" w:type="pct"/>
            <w:shd w:val="clear" w:color="auto" w:fill="auto"/>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Жилые здания</w:t>
            </w:r>
          </w:p>
        </w:tc>
        <w:tc>
          <w:tcPr>
            <w:tcW w:w="667"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 </w:t>
            </w:r>
          </w:p>
        </w:tc>
        <w:tc>
          <w:tcPr>
            <w:tcW w:w="692"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0</w:t>
            </w:r>
          </w:p>
        </w:tc>
      </w:tr>
      <w:tr w:rsidR="00800725" w:rsidRPr="00A5746B" w:rsidTr="00800725">
        <w:tc>
          <w:tcPr>
            <w:tcW w:w="335" w:type="pct"/>
            <w:vMerge/>
            <w:shd w:val="clear" w:color="auto" w:fill="auto"/>
            <w:vAlign w:val="center"/>
          </w:tcPr>
          <w:p w:rsidR="00EF4F5F" w:rsidRPr="00A5746B" w:rsidRDefault="00EF4F5F" w:rsidP="00F504B4">
            <w:pPr>
              <w:pStyle w:val="ab"/>
              <w:numPr>
                <w:ilvl w:val="0"/>
                <w:numId w:val="27"/>
              </w:numPr>
              <w:ind w:left="0" w:firstLine="0"/>
              <w:jc w:val="left"/>
              <w:rPr>
                <w:rFonts w:eastAsia="Times New Roman"/>
                <w:sz w:val="20"/>
                <w:szCs w:val="22"/>
                <w:lang w:eastAsia="ru-RU"/>
              </w:rPr>
            </w:pPr>
          </w:p>
        </w:tc>
        <w:tc>
          <w:tcPr>
            <w:tcW w:w="1760" w:type="pct"/>
            <w:vMerge/>
            <w:shd w:val="clear" w:color="auto" w:fill="auto"/>
            <w:vAlign w:val="center"/>
            <w:hideMark/>
          </w:tcPr>
          <w:p w:rsidR="00EF4F5F" w:rsidRPr="00A5746B" w:rsidRDefault="00EF4F5F" w:rsidP="00895D64">
            <w:pPr>
              <w:jc w:val="left"/>
              <w:rPr>
                <w:rFonts w:eastAsia="Times New Roman"/>
                <w:sz w:val="20"/>
                <w:lang w:eastAsia="ru-RU"/>
              </w:rPr>
            </w:pPr>
          </w:p>
        </w:tc>
        <w:tc>
          <w:tcPr>
            <w:tcW w:w="1545" w:type="pct"/>
            <w:shd w:val="clear" w:color="auto" w:fill="auto"/>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 xml:space="preserve"> Детские учреждения</w:t>
            </w:r>
          </w:p>
        </w:tc>
        <w:tc>
          <w:tcPr>
            <w:tcW w:w="667"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 </w:t>
            </w:r>
          </w:p>
        </w:tc>
        <w:tc>
          <w:tcPr>
            <w:tcW w:w="692"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 </w:t>
            </w:r>
          </w:p>
        </w:tc>
      </w:tr>
      <w:tr w:rsidR="00800725" w:rsidRPr="00A5746B" w:rsidTr="00800725">
        <w:tc>
          <w:tcPr>
            <w:tcW w:w="335" w:type="pct"/>
            <w:vMerge/>
            <w:shd w:val="clear" w:color="auto" w:fill="auto"/>
            <w:vAlign w:val="center"/>
          </w:tcPr>
          <w:p w:rsidR="00EF4F5F" w:rsidRPr="00A5746B" w:rsidRDefault="00EF4F5F" w:rsidP="00F504B4">
            <w:pPr>
              <w:pStyle w:val="ab"/>
              <w:numPr>
                <w:ilvl w:val="0"/>
                <w:numId w:val="27"/>
              </w:numPr>
              <w:ind w:left="0" w:firstLine="0"/>
              <w:jc w:val="left"/>
              <w:rPr>
                <w:rFonts w:eastAsia="Times New Roman"/>
                <w:sz w:val="20"/>
                <w:szCs w:val="22"/>
                <w:lang w:eastAsia="ru-RU"/>
              </w:rPr>
            </w:pPr>
          </w:p>
        </w:tc>
        <w:tc>
          <w:tcPr>
            <w:tcW w:w="1760" w:type="pct"/>
            <w:vMerge/>
            <w:shd w:val="clear" w:color="auto" w:fill="auto"/>
            <w:vAlign w:val="center"/>
            <w:hideMark/>
          </w:tcPr>
          <w:p w:rsidR="00EF4F5F" w:rsidRPr="00A5746B" w:rsidRDefault="00EF4F5F" w:rsidP="00895D64">
            <w:pPr>
              <w:jc w:val="left"/>
              <w:rPr>
                <w:rFonts w:eastAsia="Times New Roman"/>
                <w:sz w:val="20"/>
                <w:lang w:eastAsia="ru-RU"/>
              </w:rPr>
            </w:pPr>
          </w:p>
        </w:tc>
        <w:tc>
          <w:tcPr>
            <w:tcW w:w="1545" w:type="pct"/>
            <w:shd w:val="clear" w:color="auto" w:fill="auto"/>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Учебные учреждения</w:t>
            </w:r>
          </w:p>
        </w:tc>
        <w:tc>
          <w:tcPr>
            <w:tcW w:w="667"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1</w:t>
            </w:r>
          </w:p>
        </w:tc>
        <w:tc>
          <w:tcPr>
            <w:tcW w:w="692"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11965</w:t>
            </w:r>
          </w:p>
        </w:tc>
      </w:tr>
      <w:tr w:rsidR="00800725" w:rsidRPr="00A5746B" w:rsidTr="00800725">
        <w:tc>
          <w:tcPr>
            <w:tcW w:w="335" w:type="pct"/>
            <w:vMerge/>
            <w:shd w:val="clear" w:color="auto" w:fill="auto"/>
            <w:vAlign w:val="center"/>
          </w:tcPr>
          <w:p w:rsidR="00EF4F5F" w:rsidRPr="00A5746B" w:rsidRDefault="00EF4F5F" w:rsidP="00F504B4">
            <w:pPr>
              <w:pStyle w:val="ab"/>
              <w:numPr>
                <w:ilvl w:val="0"/>
                <w:numId w:val="27"/>
              </w:numPr>
              <w:ind w:left="0" w:firstLine="0"/>
              <w:jc w:val="left"/>
              <w:rPr>
                <w:rFonts w:eastAsia="Times New Roman"/>
                <w:sz w:val="20"/>
                <w:szCs w:val="22"/>
                <w:lang w:eastAsia="ru-RU"/>
              </w:rPr>
            </w:pPr>
          </w:p>
        </w:tc>
        <w:tc>
          <w:tcPr>
            <w:tcW w:w="1760" w:type="pct"/>
            <w:vMerge/>
            <w:shd w:val="clear" w:color="auto" w:fill="auto"/>
            <w:vAlign w:val="center"/>
            <w:hideMark/>
          </w:tcPr>
          <w:p w:rsidR="00EF4F5F" w:rsidRPr="00A5746B" w:rsidRDefault="00EF4F5F" w:rsidP="00895D64">
            <w:pPr>
              <w:jc w:val="left"/>
              <w:rPr>
                <w:rFonts w:eastAsia="Times New Roman"/>
                <w:sz w:val="20"/>
                <w:lang w:eastAsia="ru-RU"/>
              </w:rPr>
            </w:pPr>
          </w:p>
        </w:tc>
        <w:tc>
          <w:tcPr>
            <w:tcW w:w="1545" w:type="pct"/>
            <w:shd w:val="clear" w:color="auto" w:fill="auto"/>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Лечебные</w:t>
            </w:r>
            <w:r w:rsidR="003F3107" w:rsidRPr="00A5746B">
              <w:rPr>
                <w:rFonts w:eastAsia="Times New Roman"/>
                <w:sz w:val="20"/>
                <w:lang w:eastAsia="ru-RU"/>
              </w:rPr>
              <w:t xml:space="preserve"> </w:t>
            </w:r>
            <w:r w:rsidRPr="00A5746B">
              <w:rPr>
                <w:rFonts w:eastAsia="Times New Roman"/>
                <w:sz w:val="20"/>
                <w:lang w:eastAsia="ru-RU"/>
              </w:rPr>
              <w:t>учреждения</w:t>
            </w:r>
          </w:p>
        </w:tc>
        <w:tc>
          <w:tcPr>
            <w:tcW w:w="667"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1</w:t>
            </w:r>
          </w:p>
        </w:tc>
        <w:tc>
          <w:tcPr>
            <w:tcW w:w="692"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269,5</w:t>
            </w:r>
          </w:p>
        </w:tc>
      </w:tr>
      <w:tr w:rsidR="00800725" w:rsidRPr="00A5746B" w:rsidTr="00800725">
        <w:tc>
          <w:tcPr>
            <w:tcW w:w="335" w:type="pct"/>
            <w:vMerge/>
            <w:shd w:val="clear" w:color="auto" w:fill="auto"/>
            <w:vAlign w:val="center"/>
          </w:tcPr>
          <w:p w:rsidR="00EF4F5F" w:rsidRPr="00A5746B" w:rsidRDefault="00EF4F5F" w:rsidP="00F504B4">
            <w:pPr>
              <w:pStyle w:val="ab"/>
              <w:numPr>
                <w:ilvl w:val="0"/>
                <w:numId w:val="27"/>
              </w:numPr>
              <w:ind w:left="0" w:firstLine="0"/>
              <w:jc w:val="left"/>
              <w:rPr>
                <w:rFonts w:eastAsia="Times New Roman"/>
                <w:sz w:val="20"/>
                <w:szCs w:val="22"/>
                <w:lang w:eastAsia="ru-RU"/>
              </w:rPr>
            </w:pPr>
          </w:p>
        </w:tc>
        <w:tc>
          <w:tcPr>
            <w:tcW w:w="1760" w:type="pct"/>
            <w:vMerge/>
            <w:shd w:val="clear" w:color="auto" w:fill="auto"/>
            <w:vAlign w:val="center"/>
            <w:hideMark/>
          </w:tcPr>
          <w:p w:rsidR="00EF4F5F" w:rsidRPr="00A5746B" w:rsidRDefault="00EF4F5F" w:rsidP="00895D64">
            <w:pPr>
              <w:jc w:val="left"/>
              <w:rPr>
                <w:rFonts w:eastAsia="Times New Roman"/>
                <w:sz w:val="20"/>
                <w:lang w:eastAsia="ru-RU"/>
              </w:rPr>
            </w:pPr>
          </w:p>
        </w:tc>
        <w:tc>
          <w:tcPr>
            <w:tcW w:w="1545" w:type="pct"/>
            <w:shd w:val="clear" w:color="auto" w:fill="auto"/>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Здания соцкультбыта</w:t>
            </w:r>
          </w:p>
        </w:tc>
        <w:tc>
          <w:tcPr>
            <w:tcW w:w="667"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2</w:t>
            </w:r>
          </w:p>
        </w:tc>
        <w:tc>
          <w:tcPr>
            <w:tcW w:w="692"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1847,3</w:t>
            </w:r>
          </w:p>
        </w:tc>
      </w:tr>
      <w:tr w:rsidR="00800725" w:rsidRPr="00A5746B" w:rsidTr="00800725">
        <w:tc>
          <w:tcPr>
            <w:tcW w:w="335" w:type="pct"/>
            <w:vMerge/>
            <w:shd w:val="clear" w:color="auto" w:fill="auto"/>
            <w:vAlign w:val="center"/>
          </w:tcPr>
          <w:p w:rsidR="00EF4F5F" w:rsidRPr="00A5746B" w:rsidRDefault="00EF4F5F" w:rsidP="00F504B4">
            <w:pPr>
              <w:pStyle w:val="ab"/>
              <w:numPr>
                <w:ilvl w:val="0"/>
                <w:numId w:val="27"/>
              </w:numPr>
              <w:ind w:left="0" w:firstLine="0"/>
              <w:jc w:val="left"/>
              <w:rPr>
                <w:rFonts w:eastAsia="Times New Roman"/>
                <w:sz w:val="20"/>
                <w:szCs w:val="22"/>
                <w:lang w:eastAsia="ru-RU"/>
              </w:rPr>
            </w:pPr>
          </w:p>
        </w:tc>
        <w:tc>
          <w:tcPr>
            <w:tcW w:w="1760" w:type="pct"/>
            <w:vMerge/>
            <w:shd w:val="clear" w:color="auto" w:fill="auto"/>
            <w:vAlign w:val="center"/>
            <w:hideMark/>
          </w:tcPr>
          <w:p w:rsidR="00EF4F5F" w:rsidRPr="00A5746B" w:rsidRDefault="00EF4F5F" w:rsidP="00895D64">
            <w:pPr>
              <w:jc w:val="left"/>
              <w:rPr>
                <w:rFonts w:eastAsia="Times New Roman"/>
                <w:sz w:val="20"/>
                <w:lang w:eastAsia="ru-RU"/>
              </w:rPr>
            </w:pPr>
          </w:p>
        </w:tc>
        <w:tc>
          <w:tcPr>
            <w:tcW w:w="1545" w:type="pct"/>
            <w:shd w:val="clear" w:color="auto" w:fill="auto"/>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 xml:space="preserve"> Прочие</w:t>
            </w:r>
          </w:p>
        </w:tc>
        <w:tc>
          <w:tcPr>
            <w:tcW w:w="667"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1</w:t>
            </w:r>
          </w:p>
        </w:tc>
        <w:tc>
          <w:tcPr>
            <w:tcW w:w="692"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387,2</w:t>
            </w:r>
          </w:p>
        </w:tc>
      </w:tr>
      <w:tr w:rsidR="00800725" w:rsidRPr="00A5746B" w:rsidTr="00800725">
        <w:tc>
          <w:tcPr>
            <w:tcW w:w="335" w:type="pct"/>
            <w:vMerge w:val="restart"/>
            <w:shd w:val="clear" w:color="auto" w:fill="auto"/>
            <w:noWrap/>
            <w:vAlign w:val="center"/>
          </w:tcPr>
          <w:p w:rsidR="00EF4F5F" w:rsidRPr="00A5746B" w:rsidRDefault="00EF4F5F" w:rsidP="00F504B4">
            <w:pPr>
              <w:pStyle w:val="ab"/>
              <w:numPr>
                <w:ilvl w:val="0"/>
                <w:numId w:val="27"/>
              </w:numPr>
              <w:ind w:left="0" w:firstLine="0"/>
              <w:jc w:val="center"/>
              <w:rPr>
                <w:rFonts w:eastAsia="Times New Roman"/>
                <w:sz w:val="20"/>
                <w:szCs w:val="22"/>
                <w:lang w:eastAsia="ru-RU"/>
              </w:rPr>
            </w:pPr>
          </w:p>
        </w:tc>
        <w:tc>
          <w:tcPr>
            <w:tcW w:w="1760" w:type="pct"/>
            <w:vMerge w:val="restart"/>
            <w:shd w:val="clear" w:color="auto" w:fill="auto"/>
            <w:vAlign w:val="center"/>
            <w:hideMark/>
          </w:tcPr>
          <w:p w:rsidR="00EF4F5F" w:rsidRPr="00A5746B" w:rsidRDefault="009F3285" w:rsidP="009F3285">
            <w:pPr>
              <w:jc w:val="center"/>
              <w:rPr>
                <w:rFonts w:eastAsia="Times New Roman"/>
                <w:sz w:val="20"/>
                <w:lang w:eastAsia="ru-RU"/>
              </w:rPr>
            </w:pPr>
            <w:r w:rsidRPr="00A5746B">
              <w:rPr>
                <w:rFonts w:eastAsia="Times New Roman"/>
                <w:sz w:val="20"/>
                <w:lang w:eastAsia="ru-RU"/>
              </w:rPr>
              <w:t>Котельная (д. Ворца, ул. Чапаевская, 66)</w:t>
            </w:r>
          </w:p>
        </w:tc>
        <w:tc>
          <w:tcPr>
            <w:tcW w:w="1545" w:type="pct"/>
            <w:shd w:val="clear" w:color="auto" w:fill="auto"/>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Жилые здания</w:t>
            </w:r>
          </w:p>
        </w:tc>
        <w:tc>
          <w:tcPr>
            <w:tcW w:w="667"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 </w:t>
            </w:r>
          </w:p>
        </w:tc>
        <w:tc>
          <w:tcPr>
            <w:tcW w:w="692"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0</w:t>
            </w:r>
          </w:p>
        </w:tc>
      </w:tr>
      <w:tr w:rsidR="00800725" w:rsidRPr="00A5746B" w:rsidTr="00800725">
        <w:tc>
          <w:tcPr>
            <w:tcW w:w="335" w:type="pct"/>
            <w:vMerge/>
            <w:shd w:val="clear" w:color="auto" w:fill="auto"/>
            <w:vAlign w:val="center"/>
          </w:tcPr>
          <w:p w:rsidR="00EF4F5F" w:rsidRPr="00A5746B" w:rsidRDefault="00EF4F5F" w:rsidP="00F504B4">
            <w:pPr>
              <w:pStyle w:val="ab"/>
              <w:numPr>
                <w:ilvl w:val="0"/>
                <w:numId w:val="27"/>
              </w:numPr>
              <w:ind w:left="0" w:firstLine="0"/>
              <w:jc w:val="left"/>
              <w:rPr>
                <w:rFonts w:eastAsia="Times New Roman"/>
                <w:sz w:val="20"/>
                <w:szCs w:val="22"/>
                <w:lang w:eastAsia="ru-RU"/>
              </w:rPr>
            </w:pPr>
          </w:p>
        </w:tc>
        <w:tc>
          <w:tcPr>
            <w:tcW w:w="1760" w:type="pct"/>
            <w:vMerge/>
            <w:shd w:val="clear" w:color="auto" w:fill="auto"/>
            <w:vAlign w:val="center"/>
            <w:hideMark/>
          </w:tcPr>
          <w:p w:rsidR="00EF4F5F" w:rsidRPr="00A5746B" w:rsidRDefault="00EF4F5F" w:rsidP="00895D64">
            <w:pPr>
              <w:jc w:val="left"/>
              <w:rPr>
                <w:rFonts w:eastAsia="Times New Roman"/>
                <w:sz w:val="20"/>
                <w:lang w:eastAsia="ru-RU"/>
              </w:rPr>
            </w:pPr>
          </w:p>
        </w:tc>
        <w:tc>
          <w:tcPr>
            <w:tcW w:w="1545" w:type="pct"/>
            <w:shd w:val="clear" w:color="auto" w:fill="auto"/>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 xml:space="preserve"> Детские учреждения</w:t>
            </w:r>
          </w:p>
        </w:tc>
        <w:tc>
          <w:tcPr>
            <w:tcW w:w="667"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 </w:t>
            </w:r>
          </w:p>
        </w:tc>
        <w:tc>
          <w:tcPr>
            <w:tcW w:w="692"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 </w:t>
            </w:r>
          </w:p>
        </w:tc>
      </w:tr>
      <w:tr w:rsidR="00800725" w:rsidRPr="00A5746B" w:rsidTr="00800725">
        <w:tc>
          <w:tcPr>
            <w:tcW w:w="335" w:type="pct"/>
            <w:vMerge/>
            <w:shd w:val="clear" w:color="auto" w:fill="auto"/>
            <w:vAlign w:val="center"/>
          </w:tcPr>
          <w:p w:rsidR="00EF4F5F" w:rsidRPr="00A5746B" w:rsidRDefault="00EF4F5F" w:rsidP="00F504B4">
            <w:pPr>
              <w:pStyle w:val="ab"/>
              <w:numPr>
                <w:ilvl w:val="0"/>
                <w:numId w:val="27"/>
              </w:numPr>
              <w:ind w:left="0" w:firstLine="0"/>
              <w:jc w:val="left"/>
              <w:rPr>
                <w:rFonts w:eastAsia="Times New Roman"/>
                <w:sz w:val="20"/>
                <w:szCs w:val="22"/>
                <w:lang w:eastAsia="ru-RU"/>
              </w:rPr>
            </w:pPr>
          </w:p>
        </w:tc>
        <w:tc>
          <w:tcPr>
            <w:tcW w:w="1760" w:type="pct"/>
            <w:vMerge/>
            <w:shd w:val="clear" w:color="auto" w:fill="auto"/>
            <w:vAlign w:val="center"/>
            <w:hideMark/>
          </w:tcPr>
          <w:p w:rsidR="00EF4F5F" w:rsidRPr="00A5746B" w:rsidRDefault="00EF4F5F" w:rsidP="00895D64">
            <w:pPr>
              <w:jc w:val="left"/>
              <w:rPr>
                <w:rFonts w:eastAsia="Times New Roman"/>
                <w:sz w:val="20"/>
                <w:lang w:eastAsia="ru-RU"/>
              </w:rPr>
            </w:pPr>
          </w:p>
        </w:tc>
        <w:tc>
          <w:tcPr>
            <w:tcW w:w="1545" w:type="pct"/>
            <w:shd w:val="clear" w:color="auto" w:fill="auto"/>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Учебные учреждения</w:t>
            </w:r>
          </w:p>
        </w:tc>
        <w:tc>
          <w:tcPr>
            <w:tcW w:w="667"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1</w:t>
            </w:r>
          </w:p>
        </w:tc>
        <w:tc>
          <w:tcPr>
            <w:tcW w:w="692"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12324</w:t>
            </w:r>
          </w:p>
        </w:tc>
      </w:tr>
      <w:tr w:rsidR="00800725" w:rsidRPr="00A5746B" w:rsidTr="00800725">
        <w:tc>
          <w:tcPr>
            <w:tcW w:w="335" w:type="pct"/>
            <w:vMerge/>
            <w:shd w:val="clear" w:color="auto" w:fill="auto"/>
            <w:vAlign w:val="center"/>
          </w:tcPr>
          <w:p w:rsidR="00EF4F5F" w:rsidRPr="00A5746B" w:rsidRDefault="00EF4F5F" w:rsidP="00F504B4">
            <w:pPr>
              <w:pStyle w:val="ab"/>
              <w:numPr>
                <w:ilvl w:val="0"/>
                <w:numId w:val="27"/>
              </w:numPr>
              <w:ind w:left="0" w:firstLine="0"/>
              <w:jc w:val="left"/>
              <w:rPr>
                <w:rFonts w:eastAsia="Times New Roman"/>
                <w:sz w:val="20"/>
                <w:szCs w:val="22"/>
                <w:lang w:eastAsia="ru-RU"/>
              </w:rPr>
            </w:pPr>
          </w:p>
        </w:tc>
        <w:tc>
          <w:tcPr>
            <w:tcW w:w="1760" w:type="pct"/>
            <w:vMerge/>
            <w:shd w:val="clear" w:color="auto" w:fill="auto"/>
            <w:vAlign w:val="center"/>
            <w:hideMark/>
          </w:tcPr>
          <w:p w:rsidR="00EF4F5F" w:rsidRPr="00A5746B" w:rsidRDefault="00EF4F5F" w:rsidP="00895D64">
            <w:pPr>
              <w:jc w:val="left"/>
              <w:rPr>
                <w:rFonts w:eastAsia="Times New Roman"/>
                <w:sz w:val="20"/>
                <w:lang w:eastAsia="ru-RU"/>
              </w:rPr>
            </w:pPr>
          </w:p>
        </w:tc>
        <w:tc>
          <w:tcPr>
            <w:tcW w:w="1545" w:type="pct"/>
            <w:shd w:val="clear" w:color="auto" w:fill="auto"/>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Лечебные</w:t>
            </w:r>
            <w:r w:rsidR="003F3107" w:rsidRPr="00A5746B">
              <w:rPr>
                <w:rFonts w:eastAsia="Times New Roman"/>
                <w:sz w:val="20"/>
                <w:lang w:eastAsia="ru-RU"/>
              </w:rPr>
              <w:t xml:space="preserve"> </w:t>
            </w:r>
            <w:r w:rsidRPr="00A5746B">
              <w:rPr>
                <w:rFonts w:eastAsia="Times New Roman"/>
                <w:sz w:val="20"/>
                <w:lang w:eastAsia="ru-RU"/>
              </w:rPr>
              <w:t>учреждения</w:t>
            </w:r>
          </w:p>
        </w:tc>
        <w:tc>
          <w:tcPr>
            <w:tcW w:w="667"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1</w:t>
            </w:r>
          </w:p>
        </w:tc>
        <w:tc>
          <w:tcPr>
            <w:tcW w:w="692"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340,6</w:t>
            </w:r>
          </w:p>
        </w:tc>
      </w:tr>
      <w:tr w:rsidR="00800725" w:rsidRPr="00A5746B" w:rsidTr="00800725">
        <w:tc>
          <w:tcPr>
            <w:tcW w:w="335" w:type="pct"/>
            <w:vMerge/>
            <w:shd w:val="clear" w:color="auto" w:fill="auto"/>
            <w:vAlign w:val="center"/>
          </w:tcPr>
          <w:p w:rsidR="00EF4F5F" w:rsidRPr="00A5746B" w:rsidRDefault="00EF4F5F" w:rsidP="00F504B4">
            <w:pPr>
              <w:pStyle w:val="ab"/>
              <w:numPr>
                <w:ilvl w:val="0"/>
                <w:numId w:val="27"/>
              </w:numPr>
              <w:ind w:left="0" w:firstLine="0"/>
              <w:jc w:val="left"/>
              <w:rPr>
                <w:rFonts w:eastAsia="Times New Roman"/>
                <w:sz w:val="20"/>
                <w:szCs w:val="22"/>
                <w:lang w:eastAsia="ru-RU"/>
              </w:rPr>
            </w:pPr>
          </w:p>
        </w:tc>
        <w:tc>
          <w:tcPr>
            <w:tcW w:w="1760" w:type="pct"/>
            <w:vMerge/>
            <w:shd w:val="clear" w:color="auto" w:fill="auto"/>
            <w:vAlign w:val="center"/>
            <w:hideMark/>
          </w:tcPr>
          <w:p w:rsidR="00EF4F5F" w:rsidRPr="00A5746B" w:rsidRDefault="00EF4F5F" w:rsidP="00895D64">
            <w:pPr>
              <w:jc w:val="left"/>
              <w:rPr>
                <w:rFonts w:eastAsia="Times New Roman"/>
                <w:sz w:val="20"/>
                <w:lang w:eastAsia="ru-RU"/>
              </w:rPr>
            </w:pPr>
          </w:p>
        </w:tc>
        <w:tc>
          <w:tcPr>
            <w:tcW w:w="1545" w:type="pct"/>
            <w:shd w:val="clear" w:color="auto" w:fill="auto"/>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Здания соцкультбыта</w:t>
            </w:r>
          </w:p>
        </w:tc>
        <w:tc>
          <w:tcPr>
            <w:tcW w:w="667"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2</w:t>
            </w:r>
          </w:p>
        </w:tc>
        <w:tc>
          <w:tcPr>
            <w:tcW w:w="692"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2304,3</w:t>
            </w:r>
          </w:p>
        </w:tc>
      </w:tr>
      <w:tr w:rsidR="00800725" w:rsidRPr="00A5746B" w:rsidTr="00800725">
        <w:tc>
          <w:tcPr>
            <w:tcW w:w="335" w:type="pct"/>
            <w:vMerge/>
            <w:shd w:val="clear" w:color="auto" w:fill="auto"/>
            <w:vAlign w:val="center"/>
          </w:tcPr>
          <w:p w:rsidR="00EF4F5F" w:rsidRPr="00A5746B" w:rsidRDefault="00EF4F5F" w:rsidP="00F504B4">
            <w:pPr>
              <w:pStyle w:val="ab"/>
              <w:numPr>
                <w:ilvl w:val="0"/>
                <w:numId w:val="27"/>
              </w:numPr>
              <w:ind w:left="0" w:firstLine="0"/>
              <w:jc w:val="left"/>
              <w:rPr>
                <w:rFonts w:eastAsia="Times New Roman"/>
                <w:sz w:val="20"/>
                <w:szCs w:val="22"/>
                <w:lang w:eastAsia="ru-RU"/>
              </w:rPr>
            </w:pPr>
          </w:p>
        </w:tc>
        <w:tc>
          <w:tcPr>
            <w:tcW w:w="1760" w:type="pct"/>
            <w:vMerge/>
            <w:shd w:val="clear" w:color="auto" w:fill="auto"/>
            <w:vAlign w:val="center"/>
            <w:hideMark/>
          </w:tcPr>
          <w:p w:rsidR="00EF4F5F" w:rsidRPr="00A5746B" w:rsidRDefault="00EF4F5F" w:rsidP="00895D64">
            <w:pPr>
              <w:jc w:val="left"/>
              <w:rPr>
                <w:rFonts w:eastAsia="Times New Roman"/>
                <w:sz w:val="20"/>
                <w:lang w:eastAsia="ru-RU"/>
              </w:rPr>
            </w:pPr>
          </w:p>
        </w:tc>
        <w:tc>
          <w:tcPr>
            <w:tcW w:w="1545" w:type="pct"/>
            <w:shd w:val="clear" w:color="auto" w:fill="auto"/>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 xml:space="preserve"> Прочие</w:t>
            </w:r>
          </w:p>
        </w:tc>
        <w:tc>
          <w:tcPr>
            <w:tcW w:w="667"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2</w:t>
            </w:r>
          </w:p>
        </w:tc>
        <w:tc>
          <w:tcPr>
            <w:tcW w:w="692"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957,4</w:t>
            </w:r>
          </w:p>
        </w:tc>
      </w:tr>
      <w:tr w:rsidR="00800725" w:rsidRPr="00A5746B" w:rsidTr="00800725">
        <w:tc>
          <w:tcPr>
            <w:tcW w:w="335" w:type="pct"/>
            <w:vMerge w:val="restart"/>
            <w:shd w:val="clear" w:color="auto" w:fill="auto"/>
            <w:noWrap/>
            <w:vAlign w:val="center"/>
          </w:tcPr>
          <w:p w:rsidR="00EF4F5F" w:rsidRPr="00A5746B" w:rsidRDefault="00EF4F5F" w:rsidP="00F504B4">
            <w:pPr>
              <w:pStyle w:val="ab"/>
              <w:numPr>
                <w:ilvl w:val="0"/>
                <w:numId w:val="27"/>
              </w:numPr>
              <w:ind w:left="0" w:firstLine="0"/>
              <w:jc w:val="center"/>
              <w:rPr>
                <w:rFonts w:eastAsia="Times New Roman"/>
                <w:sz w:val="20"/>
                <w:szCs w:val="22"/>
                <w:lang w:eastAsia="ru-RU"/>
              </w:rPr>
            </w:pPr>
          </w:p>
        </w:tc>
        <w:tc>
          <w:tcPr>
            <w:tcW w:w="1760" w:type="pct"/>
            <w:vMerge w:val="restart"/>
            <w:shd w:val="clear" w:color="auto" w:fill="auto"/>
            <w:vAlign w:val="center"/>
            <w:hideMark/>
          </w:tcPr>
          <w:p w:rsidR="00EF4F5F" w:rsidRPr="00A5746B" w:rsidRDefault="009F3285" w:rsidP="009F3285">
            <w:pPr>
              <w:jc w:val="center"/>
              <w:rPr>
                <w:rFonts w:eastAsia="Times New Roman"/>
                <w:sz w:val="20"/>
                <w:lang w:eastAsia="ru-RU"/>
              </w:rPr>
            </w:pPr>
            <w:r w:rsidRPr="00A5746B">
              <w:rPr>
                <w:rFonts w:eastAsia="Times New Roman"/>
                <w:sz w:val="20"/>
                <w:lang w:eastAsia="ru-RU"/>
              </w:rPr>
              <w:t>Котельная (с.Укан, ул. Советская, 15б)</w:t>
            </w:r>
          </w:p>
        </w:tc>
        <w:tc>
          <w:tcPr>
            <w:tcW w:w="1545" w:type="pct"/>
            <w:shd w:val="clear" w:color="auto" w:fill="auto"/>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Жилые здания</w:t>
            </w:r>
          </w:p>
        </w:tc>
        <w:tc>
          <w:tcPr>
            <w:tcW w:w="667"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1</w:t>
            </w:r>
          </w:p>
        </w:tc>
        <w:tc>
          <w:tcPr>
            <w:tcW w:w="692"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113</w:t>
            </w:r>
          </w:p>
        </w:tc>
      </w:tr>
      <w:tr w:rsidR="00800725" w:rsidRPr="00A5746B" w:rsidTr="00800725">
        <w:tc>
          <w:tcPr>
            <w:tcW w:w="335" w:type="pct"/>
            <w:vMerge/>
            <w:shd w:val="clear" w:color="auto" w:fill="auto"/>
            <w:vAlign w:val="center"/>
          </w:tcPr>
          <w:p w:rsidR="00EF4F5F" w:rsidRPr="00A5746B" w:rsidRDefault="00EF4F5F" w:rsidP="00F504B4">
            <w:pPr>
              <w:pStyle w:val="ab"/>
              <w:numPr>
                <w:ilvl w:val="0"/>
                <w:numId w:val="27"/>
              </w:numPr>
              <w:ind w:left="0" w:firstLine="0"/>
              <w:jc w:val="left"/>
              <w:rPr>
                <w:rFonts w:eastAsia="Times New Roman"/>
                <w:sz w:val="20"/>
                <w:szCs w:val="22"/>
                <w:lang w:eastAsia="ru-RU"/>
              </w:rPr>
            </w:pPr>
          </w:p>
        </w:tc>
        <w:tc>
          <w:tcPr>
            <w:tcW w:w="1760" w:type="pct"/>
            <w:vMerge/>
            <w:shd w:val="clear" w:color="auto" w:fill="auto"/>
            <w:vAlign w:val="center"/>
            <w:hideMark/>
          </w:tcPr>
          <w:p w:rsidR="00EF4F5F" w:rsidRPr="00A5746B" w:rsidRDefault="00EF4F5F" w:rsidP="00895D64">
            <w:pPr>
              <w:jc w:val="left"/>
              <w:rPr>
                <w:rFonts w:eastAsia="Times New Roman"/>
                <w:sz w:val="20"/>
                <w:lang w:eastAsia="ru-RU"/>
              </w:rPr>
            </w:pPr>
          </w:p>
        </w:tc>
        <w:tc>
          <w:tcPr>
            <w:tcW w:w="1545" w:type="pct"/>
            <w:shd w:val="clear" w:color="auto" w:fill="auto"/>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 xml:space="preserve"> Детские учреждения</w:t>
            </w:r>
          </w:p>
        </w:tc>
        <w:tc>
          <w:tcPr>
            <w:tcW w:w="667"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 </w:t>
            </w:r>
          </w:p>
        </w:tc>
        <w:tc>
          <w:tcPr>
            <w:tcW w:w="692"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 </w:t>
            </w:r>
          </w:p>
        </w:tc>
      </w:tr>
      <w:tr w:rsidR="00800725" w:rsidRPr="00A5746B" w:rsidTr="00800725">
        <w:tc>
          <w:tcPr>
            <w:tcW w:w="335" w:type="pct"/>
            <w:vMerge/>
            <w:shd w:val="clear" w:color="auto" w:fill="auto"/>
            <w:vAlign w:val="center"/>
          </w:tcPr>
          <w:p w:rsidR="00EF4F5F" w:rsidRPr="00A5746B" w:rsidRDefault="00EF4F5F" w:rsidP="00F504B4">
            <w:pPr>
              <w:pStyle w:val="ab"/>
              <w:numPr>
                <w:ilvl w:val="0"/>
                <w:numId w:val="27"/>
              </w:numPr>
              <w:ind w:left="0" w:firstLine="0"/>
              <w:jc w:val="left"/>
              <w:rPr>
                <w:rFonts w:eastAsia="Times New Roman"/>
                <w:sz w:val="20"/>
                <w:szCs w:val="22"/>
                <w:lang w:eastAsia="ru-RU"/>
              </w:rPr>
            </w:pPr>
          </w:p>
        </w:tc>
        <w:tc>
          <w:tcPr>
            <w:tcW w:w="1760" w:type="pct"/>
            <w:vMerge/>
            <w:shd w:val="clear" w:color="auto" w:fill="auto"/>
            <w:vAlign w:val="center"/>
            <w:hideMark/>
          </w:tcPr>
          <w:p w:rsidR="00EF4F5F" w:rsidRPr="00A5746B" w:rsidRDefault="00EF4F5F" w:rsidP="00895D64">
            <w:pPr>
              <w:jc w:val="left"/>
              <w:rPr>
                <w:rFonts w:eastAsia="Times New Roman"/>
                <w:sz w:val="20"/>
                <w:lang w:eastAsia="ru-RU"/>
              </w:rPr>
            </w:pPr>
          </w:p>
        </w:tc>
        <w:tc>
          <w:tcPr>
            <w:tcW w:w="1545" w:type="pct"/>
            <w:shd w:val="clear" w:color="auto" w:fill="auto"/>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Учебные учреждения</w:t>
            </w:r>
          </w:p>
        </w:tc>
        <w:tc>
          <w:tcPr>
            <w:tcW w:w="667"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1</w:t>
            </w:r>
          </w:p>
        </w:tc>
        <w:tc>
          <w:tcPr>
            <w:tcW w:w="692"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13986</w:t>
            </w:r>
          </w:p>
        </w:tc>
      </w:tr>
      <w:tr w:rsidR="00800725" w:rsidRPr="00A5746B" w:rsidTr="00800725">
        <w:tc>
          <w:tcPr>
            <w:tcW w:w="335" w:type="pct"/>
            <w:vMerge/>
            <w:shd w:val="clear" w:color="auto" w:fill="auto"/>
            <w:vAlign w:val="center"/>
          </w:tcPr>
          <w:p w:rsidR="00EF4F5F" w:rsidRPr="00A5746B" w:rsidRDefault="00EF4F5F" w:rsidP="00F504B4">
            <w:pPr>
              <w:pStyle w:val="ab"/>
              <w:numPr>
                <w:ilvl w:val="0"/>
                <w:numId w:val="27"/>
              </w:numPr>
              <w:ind w:left="0" w:firstLine="0"/>
              <w:jc w:val="left"/>
              <w:rPr>
                <w:rFonts w:eastAsia="Times New Roman"/>
                <w:sz w:val="20"/>
                <w:szCs w:val="22"/>
                <w:lang w:eastAsia="ru-RU"/>
              </w:rPr>
            </w:pPr>
          </w:p>
        </w:tc>
        <w:tc>
          <w:tcPr>
            <w:tcW w:w="1760" w:type="pct"/>
            <w:vMerge/>
            <w:shd w:val="clear" w:color="auto" w:fill="auto"/>
            <w:vAlign w:val="center"/>
            <w:hideMark/>
          </w:tcPr>
          <w:p w:rsidR="00EF4F5F" w:rsidRPr="00A5746B" w:rsidRDefault="00EF4F5F" w:rsidP="00895D64">
            <w:pPr>
              <w:jc w:val="left"/>
              <w:rPr>
                <w:rFonts w:eastAsia="Times New Roman"/>
                <w:sz w:val="20"/>
                <w:lang w:eastAsia="ru-RU"/>
              </w:rPr>
            </w:pPr>
          </w:p>
        </w:tc>
        <w:tc>
          <w:tcPr>
            <w:tcW w:w="1545" w:type="pct"/>
            <w:shd w:val="clear" w:color="auto" w:fill="auto"/>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Лечебные</w:t>
            </w:r>
            <w:r w:rsidR="003F3107" w:rsidRPr="00A5746B">
              <w:rPr>
                <w:rFonts w:eastAsia="Times New Roman"/>
                <w:sz w:val="20"/>
                <w:lang w:eastAsia="ru-RU"/>
              </w:rPr>
              <w:t xml:space="preserve"> </w:t>
            </w:r>
            <w:r w:rsidRPr="00A5746B">
              <w:rPr>
                <w:rFonts w:eastAsia="Times New Roman"/>
                <w:sz w:val="20"/>
                <w:lang w:eastAsia="ru-RU"/>
              </w:rPr>
              <w:t>учреждения</w:t>
            </w:r>
          </w:p>
        </w:tc>
        <w:tc>
          <w:tcPr>
            <w:tcW w:w="667"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1</w:t>
            </w:r>
          </w:p>
        </w:tc>
        <w:tc>
          <w:tcPr>
            <w:tcW w:w="692"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265</w:t>
            </w:r>
          </w:p>
        </w:tc>
      </w:tr>
      <w:tr w:rsidR="00800725" w:rsidRPr="00A5746B" w:rsidTr="00800725">
        <w:tc>
          <w:tcPr>
            <w:tcW w:w="335" w:type="pct"/>
            <w:vMerge/>
            <w:shd w:val="clear" w:color="auto" w:fill="auto"/>
            <w:vAlign w:val="center"/>
          </w:tcPr>
          <w:p w:rsidR="00EF4F5F" w:rsidRPr="00A5746B" w:rsidRDefault="00EF4F5F" w:rsidP="00F504B4">
            <w:pPr>
              <w:pStyle w:val="ab"/>
              <w:numPr>
                <w:ilvl w:val="0"/>
                <w:numId w:val="27"/>
              </w:numPr>
              <w:ind w:left="0" w:firstLine="0"/>
              <w:jc w:val="left"/>
              <w:rPr>
                <w:rFonts w:eastAsia="Times New Roman"/>
                <w:sz w:val="20"/>
                <w:szCs w:val="22"/>
                <w:lang w:eastAsia="ru-RU"/>
              </w:rPr>
            </w:pPr>
          </w:p>
        </w:tc>
        <w:tc>
          <w:tcPr>
            <w:tcW w:w="1760" w:type="pct"/>
            <w:vMerge/>
            <w:shd w:val="clear" w:color="auto" w:fill="auto"/>
            <w:vAlign w:val="center"/>
            <w:hideMark/>
          </w:tcPr>
          <w:p w:rsidR="00EF4F5F" w:rsidRPr="00A5746B" w:rsidRDefault="00EF4F5F" w:rsidP="00895D64">
            <w:pPr>
              <w:jc w:val="left"/>
              <w:rPr>
                <w:rFonts w:eastAsia="Times New Roman"/>
                <w:sz w:val="20"/>
                <w:lang w:eastAsia="ru-RU"/>
              </w:rPr>
            </w:pPr>
          </w:p>
        </w:tc>
        <w:tc>
          <w:tcPr>
            <w:tcW w:w="1545" w:type="pct"/>
            <w:shd w:val="clear" w:color="auto" w:fill="auto"/>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Здания соцкультбыта</w:t>
            </w:r>
          </w:p>
        </w:tc>
        <w:tc>
          <w:tcPr>
            <w:tcW w:w="667"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2</w:t>
            </w:r>
          </w:p>
        </w:tc>
        <w:tc>
          <w:tcPr>
            <w:tcW w:w="692"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1404,8</w:t>
            </w:r>
          </w:p>
        </w:tc>
      </w:tr>
      <w:tr w:rsidR="00800725" w:rsidRPr="00A5746B" w:rsidTr="00800725">
        <w:tc>
          <w:tcPr>
            <w:tcW w:w="335" w:type="pct"/>
            <w:vMerge/>
            <w:shd w:val="clear" w:color="auto" w:fill="auto"/>
            <w:vAlign w:val="center"/>
          </w:tcPr>
          <w:p w:rsidR="00EF4F5F" w:rsidRPr="00A5746B" w:rsidRDefault="00EF4F5F" w:rsidP="00F504B4">
            <w:pPr>
              <w:pStyle w:val="ab"/>
              <w:numPr>
                <w:ilvl w:val="0"/>
                <w:numId w:val="27"/>
              </w:numPr>
              <w:ind w:left="0" w:firstLine="0"/>
              <w:jc w:val="left"/>
              <w:rPr>
                <w:rFonts w:eastAsia="Times New Roman"/>
                <w:sz w:val="20"/>
                <w:szCs w:val="22"/>
                <w:lang w:eastAsia="ru-RU"/>
              </w:rPr>
            </w:pPr>
          </w:p>
        </w:tc>
        <w:tc>
          <w:tcPr>
            <w:tcW w:w="1760" w:type="pct"/>
            <w:vMerge/>
            <w:shd w:val="clear" w:color="auto" w:fill="auto"/>
            <w:vAlign w:val="center"/>
            <w:hideMark/>
          </w:tcPr>
          <w:p w:rsidR="00EF4F5F" w:rsidRPr="00A5746B" w:rsidRDefault="00EF4F5F" w:rsidP="00895D64">
            <w:pPr>
              <w:jc w:val="left"/>
              <w:rPr>
                <w:rFonts w:eastAsia="Times New Roman"/>
                <w:sz w:val="20"/>
                <w:lang w:eastAsia="ru-RU"/>
              </w:rPr>
            </w:pPr>
          </w:p>
        </w:tc>
        <w:tc>
          <w:tcPr>
            <w:tcW w:w="1545" w:type="pct"/>
            <w:shd w:val="clear" w:color="auto" w:fill="auto"/>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 xml:space="preserve"> Прочие</w:t>
            </w:r>
          </w:p>
        </w:tc>
        <w:tc>
          <w:tcPr>
            <w:tcW w:w="667"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1</w:t>
            </w:r>
          </w:p>
        </w:tc>
        <w:tc>
          <w:tcPr>
            <w:tcW w:w="692"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84</w:t>
            </w:r>
          </w:p>
        </w:tc>
      </w:tr>
      <w:tr w:rsidR="00800725" w:rsidRPr="00A5746B" w:rsidTr="00800725">
        <w:tc>
          <w:tcPr>
            <w:tcW w:w="335" w:type="pct"/>
            <w:vMerge w:val="restart"/>
            <w:shd w:val="clear" w:color="auto" w:fill="auto"/>
            <w:noWrap/>
            <w:vAlign w:val="center"/>
          </w:tcPr>
          <w:p w:rsidR="00EF4F5F" w:rsidRPr="00A5746B" w:rsidRDefault="00EF4F5F" w:rsidP="00F504B4">
            <w:pPr>
              <w:pStyle w:val="ab"/>
              <w:numPr>
                <w:ilvl w:val="0"/>
                <w:numId w:val="27"/>
              </w:numPr>
              <w:ind w:left="0" w:firstLine="0"/>
              <w:jc w:val="center"/>
              <w:rPr>
                <w:rFonts w:eastAsia="Times New Roman"/>
                <w:sz w:val="20"/>
                <w:szCs w:val="22"/>
                <w:lang w:eastAsia="ru-RU"/>
              </w:rPr>
            </w:pPr>
          </w:p>
        </w:tc>
        <w:tc>
          <w:tcPr>
            <w:tcW w:w="1760" w:type="pct"/>
            <w:vMerge w:val="restart"/>
            <w:shd w:val="clear" w:color="auto" w:fill="auto"/>
            <w:vAlign w:val="center"/>
            <w:hideMark/>
          </w:tcPr>
          <w:p w:rsidR="00EF4F5F" w:rsidRPr="00A5746B" w:rsidRDefault="009F3285" w:rsidP="009F3285">
            <w:pPr>
              <w:jc w:val="center"/>
              <w:rPr>
                <w:rFonts w:eastAsia="Times New Roman"/>
                <w:sz w:val="20"/>
                <w:lang w:eastAsia="ru-RU"/>
              </w:rPr>
            </w:pPr>
            <w:r w:rsidRPr="00A5746B">
              <w:rPr>
                <w:rFonts w:eastAsia="Times New Roman"/>
                <w:sz w:val="20"/>
                <w:lang w:eastAsia="ru-RU"/>
              </w:rPr>
              <w:t>Котельная (п. Яр, ул. Ворошилова, 10ж)</w:t>
            </w:r>
          </w:p>
        </w:tc>
        <w:tc>
          <w:tcPr>
            <w:tcW w:w="1545" w:type="pct"/>
            <w:shd w:val="clear" w:color="auto" w:fill="auto"/>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Жилые здания</w:t>
            </w:r>
          </w:p>
        </w:tc>
        <w:tc>
          <w:tcPr>
            <w:tcW w:w="667"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17</w:t>
            </w:r>
          </w:p>
        </w:tc>
        <w:tc>
          <w:tcPr>
            <w:tcW w:w="692"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30250</w:t>
            </w:r>
          </w:p>
        </w:tc>
      </w:tr>
      <w:tr w:rsidR="00800725" w:rsidRPr="00A5746B" w:rsidTr="00800725">
        <w:tc>
          <w:tcPr>
            <w:tcW w:w="335" w:type="pct"/>
            <w:vMerge/>
            <w:shd w:val="clear" w:color="auto" w:fill="auto"/>
            <w:vAlign w:val="center"/>
          </w:tcPr>
          <w:p w:rsidR="00EF4F5F" w:rsidRPr="00A5746B" w:rsidRDefault="00EF4F5F" w:rsidP="00F504B4">
            <w:pPr>
              <w:pStyle w:val="ab"/>
              <w:numPr>
                <w:ilvl w:val="0"/>
                <w:numId w:val="27"/>
              </w:numPr>
              <w:ind w:left="0" w:firstLine="0"/>
              <w:jc w:val="left"/>
              <w:rPr>
                <w:rFonts w:eastAsia="Times New Roman"/>
                <w:sz w:val="20"/>
                <w:szCs w:val="22"/>
                <w:lang w:eastAsia="ru-RU"/>
              </w:rPr>
            </w:pPr>
          </w:p>
        </w:tc>
        <w:tc>
          <w:tcPr>
            <w:tcW w:w="1760" w:type="pct"/>
            <w:vMerge/>
            <w:shd w:val="clear" w:color="auto" w:fill="auto"/>
            <w:vAlign w:val="center"/>
            <w:hideMark/>
          </w:tcPr>
          <w:p w:rsidR="00EF4F5F" w:rsidRPr="00A5746B" w:rsidRDefault="00EF4F5F" w:rsidP="00895D64">
            <w:pPr>
              <w:jc w:val="left"/>
              <w:rPr>
                <w:rFonts w:eastAsia="Times New Roman"/>
                <w:sz w:val="20"/>
                <w:lang w:eastAsia="ru-RU"/>
              </w:rPr>
            </w:pPr>
          </w:p>
        </w:tc>
        <w:tc>
          <w:tcPr>
            <w:tcW w:w="1545" w:type="pct"/>
            <w:shd w:val="clear" w:color="auto" w:fill="auto"/>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 xml:space="preserve"> Детские учреждения</w:t>
            </w:r>
          </w:p>
        </w:tc>
        <w:tc>
          <w:tcPr>
            <w:tcW w:w="667"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1</w:t>
            </w:r>
          </w:p>
        </w:tc>
        <w:tc>
          <w:tcPr>
            <w:tcW w:w="692"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6090</w:t>
            </w:r>
          </w:p>
        </w:tc>
      </w:tr>
      <w:tr w:rsidR="00800725" w:rsidRPr="00A5746B" w:rsidTr="00800725">
        <w:tc>
          <w:tcPr>
            <w:tcW w:w="335" w:type="pct"/>
            <w:vMerge/>
            <w:shd w:val="clear" w:color="auto" w:fill="auto"/>
            <w:vAlign w:val="center"/>
          </w:tcPr>
          <w:p w:rsidR="00EF4F5F" w:rsidRPr="00A5746B" w:rsidRDefault="00EF4F5F" w:rsidP="00F504B4">
            <w:pPr>
              <w:pStyle w:val="ab"/>
              <w:numPr>
                <w:ilvl w:val="0"/>
                <w:numId w:val="27"/>
              </w:numPr>
              <w:ind w:left="0" w:firstLine="0"/>
              <w:jc w:val="left"/>
              <w:rPr>
                <w:rFonts w:eastAsia="Times New Roman"/>
                <w:sz w:val="20"/>
                <w:szCs w:val="22"/>
                <w:lang w:eastAsia="ru-RU"/>
              </w:rPr>
            </w:pPr>
          </w:p>
        </w:tc>
        <w:tc>
          <w:tcPr>
            <w:tcW w:w="1760" w:type="pct"/>
            <w:vMerge/>
            <w:shd w:val="clear" w:color="auto" w:fill="auto"/>
            <w:vAlign w:val="center"/>
            <w:hideMark/>
          </w:tcPr>
          <w:p w:rsidR="00EF4F5F" w:rsidRPr="00A5746B" w:rsidRDefault="00EF4F5F" w:rsidP="00895D64">
            <w:pPr>
              <w:jc w:val="left"/>
              <w:rPr>
                <w:rFonts w:eastAsia="Times New Roman"/>
                <w:sz w:val="20"/>
                <w:lang w:eastAsia="ru-RU"/>
              </w:rPr>
            </w:pPr>
          </w:p>
        </w:tc>
        <w:tc>
          <w:tcPr>
            <w:tcW w:w="1545" w:type="pct"/>
            <w:shd w:val="clear" w:color="auto" w:fill="auto"/>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Учебные учреждения</w:t>
            </w:r>
          </w:p>
        </w:tc>
        <w:tc>
          <w:tcPr>
            <w:tcW w:w="667"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 </w:t>
            </w:r>
          </w:p>
        </w:tc>
        <w:tc>
          <w:tcPr>
            <w:tcW w:w="692"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 </w:t>
            </w:r>
          </w:p>
        </w:tc>
      </w:tr>
      <w:tr w:rsidR="00800725" w:rsidRPr="00A5746B" w:rsidTr="00800725">
        <w:tc>
          <w:tcPr>
            <w:tcW w:w="335" w:type="pct"/>
            <w:vMerge/>
            <w:shd w:val="clear" w:color="auto" w:fill="auto"/>
            <w:vAlign w:val="center"/>
          </w:tcPr>
          <w:p w:rsidR="00EF4F5F" w:rsidRPr="00A5746B" w:rsidRDefault="00EF4F5F" w:rsidP="00F504B4">
            <w:pPr>
              <w:pStyle w:val="ab"/>
              <w:numPr>
                <w:ilvl w:val="0"/>
                <w:numId w:val="27"/>
              </w:numPr>
              <w:ind w:left="0" w:firstLine="0"/>
              <w:jc w:val="left"/>
              <w:rPr>
                <w:rFonts w:eastAsia="Times New Roman"/>
                <w:sz w:val="20"/>
                <w:szCs w:val="22"/>
                <w:lang w:eastAsia="ru-RU"/>
              </w:rPr>
            </w:pPr>
          </w:p>
        </w:tc>
        <w:tc>
          <w:tcPr>
            <w:tcW w:w="1760" w:type="pct"/>
            <w:vMerge/>
            <w:shd w:val="clear" w:color="auto" w:fill="auto"/>
            <w:vAlign w:val="center"/>
            <w:hideMark/>
          </w:tcPr>
          <w:p w:rsidR="00EF4F5F" w:rsidRPr="00A5746B" w:rsidRDefault="00EF4F5F" w:rsidP="00895D64">
            <w:pPr>
              <w:jc w:val="left"/>
              <w:rPr>
                <w:rFonts w:eastAsia="Times New Roman"/>
                <w:sz w:val="20"/>
                <w:lang w:eastAsia="ru-RU"/>
              </w:rPr>
            </w:pPr>
          </w:p>
        </w:tc>
        <w:tc>
          <w:tcPr>
            <w:tcW w:w="1545" w:type="pct"/>
            <w:shd w:val="clear" w:color="auto" w:fill="auto"/>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Лечебные</w:t>
            </w:r>
            <w:r w:rsidR="003F3107" w:rsidRPr="00A5746B">
              <w:rPr>
                <w:rFonts w:eastAsia="Times New Roman"/>
                <w:sz w:val="20"/>
                <w:lang w:eastAsia="ru-RU"/>
              </w:rPr>
              <w:t xml:space="preserve"> </w:t>
            </w:r>
            <w:r w:rsidRPr="00A5746B">
              <w:rPr>
                <w:rFonts w:eastAsia="Times New Roman"/>
                <w:sz w:val="20"/>
                <w:lang w:eastAsia="ru-RU"/>
              </w:rPr>
              <w:t>учреждения</w:t>
            </w:r>
          </w:p>
        </w:tc>
        <w:tc>
          <w:tcPr>
            <w:tcW w:w="667"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 </w:t>
            </w:r>
          </w:p>
        </w:tc>
        <w:tc>
          <w:tcPr>
            <w:tcW w:w="692"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 </w:t>
            </w:r>
          </w:p>
        </w:tc>
      </w:tr>
      <w:tr w:rsidR="00800725" w:rsidRPr="00A5746B" w:rsidTr="00800725">
        <w:tc>
          <w:tcPr>
            <w:tcW w:w="335" w:type="pct"/>
            <w:vMerge/>
            <w:shd w:val="clear" w:color="auto" w:fill="auto"/>
            <w:vAlign w:val="center"/>
          </w:tcPr>
          <w:p w:rsidR="00EF4F5F" w:rsidRPr="00A5746B" w:rsidRDefault="00EF4F5F" w:rsidP="00F504B4">
            <w:pPr>
              <w:pStyle w:val="ab"/>
              <w:numPr>
                <w:ilvl w:val="0"/>
                <w:numId w:val="27"/>
              </w:numPr>
              <w:ind w:left="0" w:firstLine="0"/>
              <w:jc w:val="left"/>
              <w:rPr>
                <w:rFonts w:eastAsia="Times New Roman"/>
                <w:sz w:val="20"/>
                <w:szCs w:val="22"/>
                <w:lang w:eastAsia="ru-RU"/>
              </w:rPr>
            </w:pPr>
          </w:p>
        </w:tc>
        <w:tc>
          <w:tcPr>
            <w:tcW w:w="1760" w:type="pct"/>
            <w:vMerge/>
            <w:shd w:val="clear" w:color="auto" w:fill="auto"/>
            <w:vAlign w:val="center"/>
            <w:hideMark/>
          </w:tcPr>
          <w:p w:rsidR="00EF4F5F" w:rsidRPr="00A5746B" w:rsidRDefault="00EF4F5F" w:rsidP="00895D64">
            <w:pPr>
              <w:jc w:val="left"/>
              <w:rPr>
                <w:rFonts w:eastAsia="Times New Roman"/>
                <w:sz w:val="20"/>
                <w:lang w:eastAsia="ru-RU"/>
              </w:rPr>
            </w:pPr>
          </w:p>
        </w:tc>
        <w:tc>
          <w:tcPr>
            <w:tcW w:w="1545" w:type="pct"/>
            <w:shd w:val="clear" w:color="auto" w:fill="auto"/>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Здания соцкультбыта</w:t>
            </w:r>
          </w:p>
        </w:tc>
        <w:tc>
          <w:tcPr>
            <w:tcW w:w="667"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 </w:t>
            </w:r>
          </w:p>
        </w:tc>
        <w:tc>
          <w:tcPr>
            <w:tcW w:w="692"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 </w:t>
            </w:r>
          </w:p>
        </w:tc>
      </w:tr>
      <w:tr w:rsidR="00800725" w:rsidRPr="00A5746B" w:rsidTr="00800725">
        <w:tc>
          <w:tcPr>
            <w:tcW w:w="335" w:type="pct"/>
            <w:vMerge/>
            <w:shd w:val="clear" w:color="auto" w:fill="auto"/>
            <w:vAlign w:val="center"/>
          </w:tcPr>
          <w:p w:rsidR="00EF4F5F" w:rsidRPr="00A5746B" w:rsidRDefault="00EF4F5F" w:rsidP="00F504B4">
            <w:pPr>
              <w:pStyle w:val="ab"/>
              <w:numPr>
                <w:ilvl w:val="0"/>
                <w:numId w:val="27"/>
              </w:numPr>
              <w:ind w:left="0" w:firstLine="0"/>
              <w:jc w:val="left"/>
              <w:rPr>
                <w:rFonts w:eastAsia="Times New Roman"/>
                <w:sz w:val="20"/>
                <w:szCs w:val="22"/>
                <w:lang w:eastAsia="ru-RU"/>
              </w:rPr>
            </w:pPr>
          </w:p>
        </w:tc>
        <w:tc>
          <w:tcPr>
            <w:tcW w:w="1760" w:type="pct"/>
            <w:vMerge/>
            <w:shd w:val="clear" w:color="auto" w:fill="auto"/>
            <w:vAlign w:val="center"/>
            <w:hideMark/>
          </w:tcPr>
          <w:p w:rsidR="00EF4F5F" w:rsidRPr="00A5746B" w:rsidRDefault="00EF4F5F" w:rsidP="00895D64">
            <w:pPr>
              <w:jc w:val="left"/>
              <w:rPr>
                <w:rFonts w:eastAsia="Times New Roman"/>
                <w:sz w:val="20"/>
                <w:lang w:eastAsia="ru-RU"/>
              </w:rPr>
            </w:pPr>
          </w:p>
        </w:tc>
        <w:tc>
          <w:tcPr>
            <w:tcW w:w="1545" w:type="pct"/>
            <w:shd w:val="clear" w:color="auto" w:fill="auto"/>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 xml:space="preserve"> Прочие</w:t>
            </w:r>
          </w:p>
        </w:tc>
        <w:tc>
          <w:tcPr>
            <w:tcW w:w="667"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34</w:t>
            </w:r>
          </w:p>
        </w:tc>
        <w:tc>
          <w:tcPr>
            <w:tcW w:w="692"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19830</w:t>
            </w:r>
          </w:p>
        </w:tc>
      </w:tr>
      <w:tr w:rsidR="00800725" w:rsidRPr="00A5746B" w:rsidTr="00800725">
        <w:tc>
          <w:tcPr>
            <w:tcW w:w="335" w:type="pct"/>
            <w:vMerge w:val="restart"/>
            <w:shd w:val="clear" w:color="auto" w:fill="auto"/>
            <w:noWrap/>
            <w:vAlign w:val="center"/>
          </w:tcPr>
          <w:p w:rsidR="00EF4F5F" w:rsidRPr="00A5746B" w:rsidRDefault="00EF4F5F" w:rsidP="00F504B4">
            <w:pPr>
              <w:pStyle w:val="ab"/>
              <w:numPr>
                <w:ilvl w:val="0"/>
                <w:numId w:val="27"/>
              </w:numPr>
              <w:ind w:left="0" w:firstLine="0"/>
              <w:jc w:val="center"/>
              <w:rPr>
                <w:rFonts w:eastAsia="Times New Roman"/>
                <w:sz w:val="20"/>
                <w:szCs w:val="22"/>
                <w:lang w:eastAsia="ru-RU"/>
              </w:rPr>
            </w:pPr>
          </w:p>
        </w:tc>
        <w:tc>
          <w:tcPr>
            <w:tcW w:w="1760" w:type="pct"/>
            <w:vMerge w:val="restart"/>
            <w:shd w:val="clear" w:color="auto" w:fill="auto"/>
            <w:vAlign w:val="center"/>
            <w:hideMark/>
          </w:tcPr>
          <w:p w:rsidR="00EF4F5F" w:rsidRPr="00A5746B" w:rsidRDefault="009F3285" w:rsidP="009F3285">
            <w:pPr>
              <w:jc w:val="center"/>
              <w:rPr>
                <w:rFonts w:eastAsia="Times New Roman"/>
                <w:sz w:val="20"/>
                <w:lang w:eastAsia="ru-RU"/>
              </w:rPr>
            </w:pPr>
            <w:r w:rsidRPr="00A5746B">
              <w:rPr>
                <w:rFonts w:eastAsia="Times New Roman"/>
                <w:sz w:val="20"/>
                <w:lang w:eastAsia="ru-RU"/>
              </w:rPr>
              <w:t>Котельная (д.Бармашур, ул. Сове</w:t>
            </w:r>
            <w:r w:rsidRPr="00A5746B">
              <w:rPr>
                <w:rFonts w:eastAsia="Times New Roman"/>
                <w:sz w:val="20"/>
                <w:lang w:eastAsia="ru-RU"/>
              </w:rPr>
              <w:t>т</w:t>
            </w:r>
            <w:r w:rsidRPr="00A5746B">
              <w:rPr>
                <w:rFonts w:eastAsia="Times New Roman"/>
                <w:sz w:val="20"/>
                <w:lang w:eastAsia="ru-RU"/>
              </w:rPr>
              <w:t>ская, 42а)</w:t>
            </w:r>
          </w:p>
        </w:tc>
        <w:tc>
          <w:tcPr>
            <w:tcW w:w="1545" w:type="pct"/>
            <w:shd w:val="clear" w:color="auto" w:fill="auto"/>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Жилые здания</w:t>
            </w:r>
          </w:p>
        </w:tc>
        <w:tc>
          <w:tcPr>
            <w:tcW w:w="667"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3</w:t>
            </w:r>
          </w:p>
        </w:tc>
        <w:tc>
          <w:tcPr>
            <w:tcW w:w="692"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4332</w:t>
            </w:r>
          </w:p>
        </w:tc>
      </w:tr>
      <w:tr w:rsidR="00800725" w:rsidRPr="00A5746B" w:rsidTr="00800725">
        <w:tc>
          <w:tcPr>
            <w:tcW w:w="335" w:type="pct"/>
            <w:vMerge/>
            <w:shd w:val="clear" w:color="auto" w:fill="auto"/>
            <w:vAlign w:val="center"/>
          </w:tcPr>
          <w:p w:rsidR="00EF4F5F" w:rsidRPr="00A5746B" w:rsidRDefault="00EF4F5F" w:rsidP="00F504B4">
            <w:pPr>
              <w:pStyle w:val="ab"/>
              <w:numPr>
                <w:ilvl w:val="0"/>
                <w:numId w:val="27"/>
              </w:numPr>
              <w:ind w:left="0" w:firstLine="0"/>
              <w:jc w:val="left"/>
              <w:rPr>
                <w:rFonts w:eastAsia="Times New Roman"/>
                <w:sz w:val="20"/>
                <w:szCs w:val="22"/>
                <w:lang w:eastAsia="ru-RU"/>
              </w:rPr>
            </w:pPr>
          </w:p>
        </w:tc>
        <w:tc>
          <w:tcPr>
            <w:tcW w:w="1760" w:type="pct"/>
            <w:vMerge/>
            <w:shd w:val="clear" w:color="auto" w:fill="auto"/>
            <w:vAlign w:val="center"/>
            <w:hideMark/>
          </w:tcPr>
          <w:p w:rsidR="00EF4F5F" w:rsidRPr="00A5746B" w:rsidRDefault="00EF4F5F" w:rsidP="00895D64">
            <w:pPr>
              <w:jc w:val="left"/>
              <w:rPr>
                <w:rFonts w:eastAsia="Times New Roman"/>
                <w:sz w:val="20"/>
                <w:lang w:eastAsia="ru-RU"/>
              </w:rPr>
            </w:pPr>
          </w:p>
        </w:tc>
        <w:tc>
          <w:tcPr>
            <w:tcW w:w="1545" w:type="pct"/>
            <w:shd w:val="clear" w:color="auto" w:fill="auto"/>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 xml:space="preserve"> Детские учреждения</w:t>
            </w:r>
          </w:p>
        </w:tc>
        <w:tc>
          <w:tcPr>
            <w:tcW w:w="667"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1</w:t>
            </w:r>
          </w:p>
        </w:tc>
        <w:tc>
          <w:tcPr>
            <w:tcW w:w="692"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2540</w:t>
            </w:r>
          </w:p>
        </w:tc>
      </w:tr>
      <w:tr w:rsidR="00800725" w:rsidRPr="00A5746B" w:rsidTr="00800725">
        <w:tc>
          <w:tcPr>
            <w:tcW w:w="335" w:type="pct"/>
            <w:vMerge/>
            <w:shd w:val="clear" w:color="auto" w:fill="auto"/>
            <w:vAlign w:val="center"/>
          </w:tcPr>
          <w:p w:rsidR="00EF4F5F" w:rsidRPr="00A5746B" w:rsidRDefault="00EF4F5F" w:rsidP="00F504B4">
            <w:pPr>
              <w:pStyle w:val="ab"/>
              <w:numPr>
                <w:ilvl w:val="0"/>
                <w:numId w:val="27"/>
              </w:numPr>
              <w:ind w:left="0" w:firstLine="0"/>
              <w:jc w:val="left"/>
              <w:rPr>
                <w:rFonts w:eastAsia="Times New Roman"/>
                <w:sz w:val="20"/>
                <w:szCs w:val="22"/>
                <w:lang w:eastAsia="ru-RU"/>
              </w:rPr>
            </w:pPr>
          </w:p>
        </w:tc>
        <w:tc>
          <w:tcPr>
            <w:tcW w:w="1760" w:type="pct"/>
            <w:vMerge/>
            <w:shd w:val="clear" w:color="auto" w:fill="auto"/>
            <w:vAlign w:val="center"/>
            <w:hideMark/>
          </w:tcPr>
          <w:p w:rsidR="00EF4F5F" w:rsidRPr="00A5746B" w:rsidRDefault="00EF4F5F" w:rsidP="00895D64">
            <w:pPr>
              <w:jc w:val="left"/>
              <w:rPr>
                <w:rFonts w:eastAsia="Times New Roman"/>
                <w:sz w:val="20"/>
                <w:lang w:eastAsia="ru-RU"/>
              </w:rPr>
            </w:pPr>
          </w:p>
        </w:tc>
        <w:tc>
          <w:tcPr>
            <w:tcW w:w="1545" w:type="pct"/>
            <w:shd w:val="clear" w:color="auto" w:fill="auto"/>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Учебные учреждения</w:t>
            </w:r>
          </w:p>
        </w:tc>
        <w:tc>
          <w:tcPr>
            <w:tcW w:w="667"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 </w:t>
            </w:r>
          </w:p>
        </w:tc>
        <w:tc>
          <w:tcPr>
            <w:tcW w:w="692"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 </w:t>
            </w:r>
          </w:p>
        </w:tc>
      </w:tr>
      <w:tr w:rsidR="00800725" w:rsidRPr="00A5746B" w:rsidTr="00800725">
        <w:tc>
          <w:tcPr>
            <w:tcW w:w="335" w:type="pct"/>
            <w:vMerge/>
            <w:shd w:val="clear" w:color="auto" w:fill="auto"/>
            <w:vAlign w:val="center"/>
          </w:tcPr>
          <w:p w:rsidR="00EF4F5F" w:rsidRPr="00A5746B" w:rsidRDefault="00EF4F5F" w:rsidP="00F504B4">
            <w:pPr>
              <w:pStyle w:val="ab"/>
              <w:numPr>
                <w:ilvl w:val="0"/>
                <w:numId w:val="27"/>
              </w:numPr>
              <w:ind w:left="0" w:firstLine="0"/>
              <w:jc w:val="left"/>
              <w:rPr>
                <w:rFonts w:eastAsia="Times New Roman"/>
                <w:sz w:val="20"/>
                <w:szCs w:val="22"/>
                <w:lang w:eastAsia="ru-RU"/>
              </w:rPr>
            </w:pPr>
          </w:p>
        </w:tc>
        <w:tc>
          <w:tcPr>
            <w:tcW w:w="1760" w:type="pct"/>
            <w:vMerge/>
            <w:shd w:val="clear" w:color="auto" w:fill="auto"/>
            <w:vAlign w:val="center"/>
            <w:hideMark/>
          </w:tcPr>
          <w:p w:rsidR="00EF4F5F" w:rsidRPr="00A5746B" w:rsidRDefault="00EF4F5F" w:rsidP="00895D64">
            <w:pPr>
              <w:jc w:val="left"/>
              <w:rPr>
                <w:rFonts w:eastAsia="Times New Roman"/>
                <w:sz w:val="20"/>
                <w:lang w:eastAsia="ru-RU"/>
              </w:rPr>
            </w:pPr>
          </w:p>
        </w:tc>
        <w:tc>
          <w:tcPr>
            <w:tcW w:w="1545" w:type="pct"/>
            <w:shd w:val="clear" w:color="auto" w:fill="auto"/>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Лечебные</w:t>
            </w:r>
            <w:r w:rsidR="003F3107" w:rsidRPr="00A5746B">
              <w:rPr>
                <w:rFonts w:eastAsia="Times New Roman"/>
                <w:sz w:val="20"/>
                <w:lang w:eastAsia="ru-RU"/>
              </w:rPr>
              <w:t xml:space="preserve"> </w:t>
            </w:r>
            <w:r w:rsidRPr="00A5746B">
              <w:rPr>
                <w:rFonts w:eastAsia="Times New Roman"/>
                <w:sz w:val="20"/>
                <w:lang w:eastAsia="ru-RU"/>
              </w:rPr>
              <w:t>учреждения</w:t>
            </w:r>
          </w:p>
        </w:tc>
        <w:tc>
          <w:tcPr>
            <w:tcW w:w="667"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 </w:t>
            </w:r>
          </w:p>
        </w:tc>
        <w:tc>
          <w:tcPr>
            <w:tcW w:w="692"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 </w:t>
            </w:r>
          </w:p>
        </w:tc>
      </w:tr>
      <w:tr w:rsidR="00800725" w:rsidRPr="00A5746B" w:rsidTr="00800725">
        <w:tc>
          <w:tcPr>
            <w:tcW w:w="335" w:type="pct"/>
            <w:vMerge/>
            <w:shd w:val="clear" w:color="auto" w:fill="auto"/>
            <w:vAlign w:val="center"/>
          </w:tcPr>
          <w:p w:rsidR="00EF4F5F" w:rsidRPr="00A5746B" w:rsidRDefault="00EF4F5F" w:rsidP="00F504B4">
            <w:pPr>
              <w:pStyle w:val="ab"/>
              <w:numPr>
                <w:ilvl w:val="0"/>
                <w:numId w:val="27"/>
              </w:numPr>
              <w:ind w:left="0" w:firstLine="0"/>
              <w:jc w:val="left"/>
              <w:rPr>
                <w:rFonts w:eastAsia="Times New Roman"/>
                <w:sz w:val="20"/>
                <w:szCs w:val="22"/>
                <w:lang w:eastAsia="ru-RU"/>
              </w:rPr>
            </w:pPr>
          </w:p>
        </w:tc>
        <w:tc>
          <w:tcPr>
            <w:tcW w:w="1760" w:type="pct"/>
            <w:vMerge/>
            <w:shd w:val="clear" w:color="auto" w:fill="auto"/>
            <w:vAlign w:val="center"/>
            <w:hideMark/>
          </w:tcPr>
          <w:p w:rsidR="00EF4F5F" w:rsidRPr="00A5746B" w:rsidRDefault="00EF4F5F" w:rsidP="00895D64">
            <w:pPr>
              <w:jc w:val="left"/>
              <w:rPr>
                <w:rFonts w:eastAsia="Times New Roman"/>
                <w:sz w:val="20"/>
                <w:lang w:eastAsia="ru-RU"/>
              </w:rPr>
            </w:pPr>
          </w:p>
        </w:tc>
        <w:tc>
          <w:tcPr>
            <w:tcW w:w="1545" w:type="pct"/>
            <w:shd w:val="clear" w:color="auto" w:fill="auto"/>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Здания соцкультбыта</w:t>
            </w:r>
          </w:p>
        </w:tc>
        <w:tc>
          <w:tcPr>
            <w:tcW w:w="667"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2</w:t>
            </w:r>
          </w:p>
        </w:tc>
        <w:tc>
          <w:tcPr>
            <w:tcW w:w="692"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1100</w:t>
            </w:r>
          </w:p>
        </w:tc>
      </w:tr>
      <w:tr w:rsidR="00800725" w:rsidRPr="00A5746B" w:rsidTr="00800725">
        <w:tc>
          <w:tcPr>
            <w:tcW w:w="335" w:type="pct"/>
            <w:vMerge/>
            <w:shd w:val="clear" w:color="auto" w:fill="auto"/>
            <w:vAlign w:val="center"/>
          </w:tcPr>
          <w:p w:rsidR="00EF4F5F" w:rsidRPr="00A5746B" w:rsidRDefault="00EF4F5F" w:rsidP="00F504B4">
            <w:pPr>
              <w:pStyle w:val="ab"/>
              <w:numPr>
                <w:ilvl w:val="0"/>
                <w:numId w:val="27"/>
              </w:numPr>
              <w:ind w:left="0" w:firstLine="0"/>
              <w:jc w:val="left"/>
              <w:rPr>
                <w:rFonts w:eastAsia="Times New Roman"/>
                <w:sz w:val="20"/>
                <w:szCs w:val="22"/>
                <w:lang w:eastAsia="ru-RU"/>
              </w:rPr>
            </w:pPr>
          </w:p>
        </w:tc>
        <w:tc>
          <w:tcPr>
            <w:tcW w:w="1760" w:type="pct"/>
            <w:vMerge/>
            <w:shd w:val="clear" w:color="auto" w:fill="auto"/>
            <w:vAlign w:val="center"/>
            <w:hideMark/>
          </w:tcPr>
          <w:p w:rsidR="00EF4F5F" w:rsidRPr="00A5746B" w:rsidRDefault="00EF4F5F" w:rsidP="00895D64">
            <w:pPr>
              <w:jc w:val="left"/>
              <w:rPr>
                <w:rFonts w:eastAsia="Times New Roman"/>
                <w:sz w:val="20"/>
                <w:lang w:eastAsia="ru-RU"/>
              </w:rPr>
            </w:pPr>
          </w:p>
        </w:tc>
        <w:tc>
          <w:tcPr>
            <w:tcW w:w="1545" w:type="pct"/>
            <w:shd w:val="clear" w:color="auto" w:fill="auto"/>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 xml:space="preserve"> Прочие</w:t>
            </w:r>
          </w:p>
        </w:tc>
        <w:tc>
          <w:tcPr>
            <w:tcW w:w="667"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 </w:t>
            </w:r>
          </w:p>
        </w:tc>
        <w:tc>
          <w:tcPr>
            <w:tcW w:w="692" w:type="pct"/>
            <w:shd w:val="clear" w:color="auto" w:fill="auto"/>
            <w:noWrap/>
            <w:vAlign w:val="center"/>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 </w:t>
            </w:r>
          </w:p>
        </w:tc>
      </w:tr>
      <w:tr w:rsidR="00800725" w:rsidRPr="00A5746B" w:rsidTr="00800725">
        <w:tc>
          <w:tcPr>
            <w:tcW w:w="335" w:type="pct"/>
            <w:vMerge w:val="restart"/>
            <w:shd w:val="clear" w:color="auto" w:fill="auto"/>
            <w:noWrap/>
            <w:vAlign w:val="center"/>
          </w:tcPr>
          <w:p w:rsidR="00EF4F5F" w:rsidRPr="00A5746B" w:rsidRDefault="00EF4F5F" w:rsidP="00F504B4">
            <w:pPr>
              <w:pStyle w:val="ab"/>
              <w:numPr>
                <w:ilvl w:val="0"/>
                <w:numId w:val="27"/>
              </w:numPr>
              <w:ind w:left="0" w:firstLine="0"/>
              <w:jc w:val="center"/>
              <w:rPr>
                <w:rFonts w:eastAsia="Times New Roman"/>
                <w:sz w:val="20"/>
                <w:szCs w:val="22"/>
                <w:lang w:eastAsia="ru-RU"/>
              </w:rPr>
            </w:pPr>
          </w:p>
        </w:tc>
        <w:tc>
          <w:tcPr>
            <w:tcW w:w="1760" w:type="pct"/>
            <w:vMerge w:val="restart"/>
            <w:shd w:val="clear" w:color="auto" w:fill="auto"/>
            <w:vAlign w:val="center"/>
            <w:hideMark/>
          </w:tcPr>
          <w:p w:rsidR="00EF4F5F" w:rsidRPr="00A5746B" w:rsidRDefault="009F3285" w:rsidP="009F3285">
            <w:pPr>
              <w:jc w:val="center"/>
              <w:rPr>
                <w:rFonts w:eastAsia="Times New Roman"/>
                <w:sz w:val="20"/>
                <w:lang w:eastAsia="ru-RU"/>
              </w:rPr>
            </w:pPr>
            <w:r w:rsidRPr="00A5746B">
              <w:rPr>
                <w:rFonts w:eastAsia="Times New Roman"/>
                <w:sz w:val="20"/>
                <w:lang w:eastAsia="ru-RU"/>
              </w:rPr>
              <w:t>Котельная (п.Яр, ул. Вокзальная, 21Б)</w:t>
            </w:r>
          </w:p>
        </w:tc>
        <w:tc>
          <w:tcPr>
            <w:tcW w:w="1545" w:type="pct"/>
            <w:shd w:val="clear" w:color="auto" w:fill="auto"/>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Жилые здания</w:t>
            </w:r>
          </w:p>
        </w:tc>
        <w:tc>
          <w:tcPr>
            <w:tcW w:w="667" w:type="pct"/>
            <w:shd w:val="clear" w:color="auto" w:fill="auto"/>
            <w:noWrap/>
            <w:vAlign w:val="bottom"/>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1</w:t>
            </w:r>
          </w:p>
        </w:tc>
        <w:tc>
          <w:tcPr>
            <w:tcW w:w="692" w:type="pct"/>
            <w:shd w:val="clear" w:color="auto" w:fill="auto"/>
            <w:noWrap/>
            <w:vAlign w:val="bottom"/>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633</w:t>
            </w:r>
          </w:p>
        </w:tc>
      </w:tr>
      <w:tr w:rsidR="00800725" w:rsidRPr="00A5746B" w:rsidTr="00800725">
        <w:tc>
          <w:tcPr>
            <w:tcW w:w="335" w:type="pct"/>
            <w:vMerge/>
            <w:shd w:val="clear" w:color="auto" w:fill="auto"/>
            <w:vAlign w:val="center"/>
          </w:tcPr>
          <w:p w:rsidR="00EF4F5F" w:rsidRPr="00A5746B" w:rsidRDefault="00EF4F5F" w:rsidP="00F504B4">
            <w:pPr>
              <w:pStyle w:val="ab"/>
              <w:numPr>
                <w:ilvl w:val="0"/>
                <w:numId w:val="27"/>
              </w:numPr>
              <w:ind w:left="0" w:firstLine="0"/>
              <w:jc w:val="left"/>
              <w:rPr>
                <w:rFonts w:eastAsia="Times New Roman"/>
                <w:sz w:val="20"/>
                <w:szCs w:val="22"/>
                <w:lang w:eastAsia="ru-RU"/>
              </w:rPr>
            </w:pPr>
          </w:p>
        </w:tc>
        <w:tc>
          <w:tcPr>
            <w:tcW w:w="1760" w:type="pct"/>
            <w:vMerge/>
            <w:shd w:val="clear" w:color="auto" w:fill="auto"/>
            <w:vAlign w:val="center"/>
            <w:hideMark/>
          </w:tcPr>
          <w:p w:rsidR="00EF4F5F" w:rsidRPr="00A5746B" w:rsidRDefault="00EF4F5F" w:rsidP="00895D64">
            <w:pPr>
              <w:jc w:val="left"/>
              <w:rPr>
                <w:rFonts w:eastAsia="Times New Roman"/>
                <w:sz w:val="20"/>
                <w:lang w:eastAsia="ru-RU"/>
              </w:rPr>
            </w:pPr>
          </w:p>
        </w:tc>
        <w:tc>
          <w:tcPr>
            <w:tcW w:w="1545" w:type="pct"/>
            <w:shd w:val="clear" w:color="auto" w:fill="auto"/>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 xml:space="preserve"> Детские учреждения</w:t>
            </w:r>
          </w:p>
        </w:tc>
        <w:tc>
          <w:tcPr>
            <w:tcW w:w="667" w:type="pct"/>
            <w:shd w:val="clear" w:color="auto" w:fill="auto"/>
            <w:noWrap/>
            <w:vAlign w:val="bottom"/>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 </w:t>
            </w:r>
          </w:p>
        </w:tc>
        <w:tc>
          <w:tcPr>
            <w:tcW w:w="692" w:type="pct"/>
            <w:shd w:val="clear" w:color="auto" w:fill="auto"/>
            <w:noWrap/>
            <w:vAlign w:val="bottom"/>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 </w:t>
            </w:r>
          </w:p>
        </w:tc>
      </w:tr>
      <w:tr w:rsidR="00800725" w:rsidRPr="00A5746B" w:rsidTr="00800725">
        <w:tc>
          <w:tcPr>
            <w:tcW w:w="335" w:type="pct"/>
            <w:vMerge/>
            <w:shd w:val="clear" w:color="auto" w:fill="auto"/>
            <w:vAlign w:val="center"/>
          </w:tcPr>
          <w:p w:rsidR="00EF4F5F" w:rsidRPr="00A5746B" w:rsidRDefault="00EF4F5F" w:rsidP="00F504B4">
            <w:pPr>
              <w:pStyle w:val="ab"/>
              <w:numPr>
                <w:ilvl w:val="0"/>
                <w:numId w:val="27"/>
              </w:numPr>
              <w:ind w:left="0" w:firstLine="0"/>
              <w:jc w:val="left"/>
              <w:rPr>
                <w:rFonts w:eastAsia="Times New Roman"/>
                <w:sz w:val="20"/>
                <w:szCs w:val="22"/>
                <w:lang w:eastAsia="ru-RU"/>
              </w:rPr>
            </w:pPr>
          </w:p>
        </w:tc>
        <w:tc>
          <w:tcPr>
            <w:tcW w:w="1760" w:type="pct"/>
            <w:vMerge/>
            <w:shd w:val="clear" w:color="auto" w:fill="auto"/>
            <w:vAlign w:val="center"/>
            <w:hideMark/>
          </w:tcPr>
          <w:p w:rsidR="00EF4F5F" w:rsidRPr="00A5746B" w:rsidRDefault="00EF4F5F" w:rsidP="00895D64">
            <w:pPr>
              <w:jc w:val="left"/>
              <w:rPr>
                <w:rFonts w:eastAsia="Times New Roman"/>
                <w:sz w:val="20"/>
                <w:lang w:eastAsia="ru-RU"/>
              </w:rPr>
            </w:pPr>
          </w:p>
        </w:tc>
        <w:tc>
          <w:tcPr>
            <w:tcW w:w="1545" w:type="pct"/>
            <w:shd w:val="clear" w:color="auto" w:fill="auto"/>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Учебные учреждения</w:t>
            </w:r>
          </w:p>
        </w:tc>
        <w:tc>
          <w:tcPr>
            <w:tcW w:w="667" w:type="pct"/>
            <w:shd w:val="clear" w:color="auto" w:fill="auto"/>
            <w:noWrap/>
            <w:vAlign w:val="bottom"/>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 </w:t>
            </w:r>
          </w:p>
        </w:tc>
        <w:tc>
          <w:tcPr>
            <w:tcW w:w="692" w:type="pct"/>
            <w:shd w:val="clear" w:color="auto" w:fill="auto"/>
            <w:noWrap/>
            <w:vAlign w:val="bottom"/>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 </w:t>
            </w:r>
          </w:p>
        </w:tc>
      </w:tr>
      <w:tr w:rsidR="00800725" w:rsidRPr="00A5746B" w:rsidTr="00800725">
        <w:tc>
          <w:tcPr>
            <w:tcW w:w="335" w:type="pct"/>
            <w:vMerge/>
            <w:shd w:val="clear" w:color="auto" w:fill="auto"/>
            <w:vAlign w:val="center"/>
          </w:tcPr>
          <w:p w:rsidR="00EF4F5F" w:rsidRPr="00A5746B" w:rsidRDefault="00EF4F5F" w:rsidP="00F504B4">
            <w:pPr>
              <w:pStyle w:val="ab"/>
              <w:numPr>
                <w:ilvl w:val="0"/>
                <w:numId w:val="27"/>
              </w:numPr>
              <w:ind w:left="0" w:firstLine="0"/>
              <w:jc w:val="left"/>
              <w:rPr>
                <w:rFonts w:eastAsia="Times New Roman"/>
                <w:sz w:val="20"/>
                <w:szCs w:val="22"/>
                <w:lang w:eastAsia="ru-RU"/>
              </w:rPr>
            </w:pPr>
          </w:p>
        </w:tc>
        <w:tc>
          <w:tcPr>
            <w:tcW w:w="1760" w:type="pct"/>
            <w:vMerge/>
            <w:shd w:val="clear" w:color="auto" w:fill="auto"/>
            <w:vAlign w:val="center"/>
            <w:hideMark/>
          </w:tcPr>
          <w:p w:rsidR="00EF4F5F" w:rsidRPr="00A5746B" w:rsidRDefault="00EF4F5F" w:rsidP="00895D64">
            <w:pPr>
              <w:jc w:val="left"/>
              <w:rPr>
                <w:rFonts w:eastAsia="Times New Roman"/>
                <w:sz w:val="20"/>
                <w:lang w:eastAsia="ru-RU"/>
              </w:rPr>
            </w:pPr>
          </w:p>
        </w:tc>
        <w:tc>
          <w:tcPr>
            <w:tcW w:w="1545" w:type="pct"/>
            <w:shd w:val="clear" w:color="auto" w:fill="auto"/>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Лечебные</w:t>
            </w:r>
            <w:r w:rsidR="003F3107" w:rsidRPr="00A5746B">
              <w:rPr>
                <w:rFonts w:eastAsia="Times New Roman"/>
                <w:sz w:val="20"/>
                <w:lang w:eastAsia="ru-RU"/>
              </w:rPr>
              <w:t xml:space="preserve"> </w:t>
            </w:r>
            <w:r w:rsidRPr="00A5746B">
              <w:rPr>
                <w:rFonts w:eastAsia="Times New Roman"/>
                <w:sz w:val="20"/>
                <w:lang w:eastAsia="ru-RU"/>
              </w:rPr>
              <w:t>учреждения</w:t>
            </w:r>
          </w:p>
        </w:tc>
        <w:tc>
          <w:tcPr>
            <w:tcW w:w="667" w:type="pct"/>
            <w:shd w:val="clear" w:color="auto" w:fill="auto"/>
            <w:noWrap/>
            <w:vAlign w:val="bottom"/>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 </w:t>
            </w:r>
          </w:p>
        </w:tc>
        <w:tc>
          <w:tcPr>
            <w:tcW w:w="692" w:type="pct"/>
            <w:shd w:val="clear" w:color="auto" w:fill="auto"/>
            <w:noWrap/>
            <w:vAlign w:val="bottom"/>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 </w:t>
            </w:r>
          </w:p>
        </w:tc>
      </w:tr>
      <w:tr w:rsidR="00800725" w:rsidRPr="00A5746B" w:rsidTr="00800725">
        <w:tc>
          <w:tcPr>
            <w:tcW w:w="335" w:type="pct"/>
            <w:vMerge/>
            <w:shd w:val="clear" w:color="auto" w:fill="auto"/>
            <w:vAlign w:val="center"/>
          </w:tcPr>
          <w:p w:rsidR="00EF4F5F" w:rsidRPr="00A5746B" w:rsidRDefault="00EF4F5F" w:rsidP="00F504B4">
            <w:pPr>
              <w:pStyle w:val="ab"/>
              <w:numPr>
                <w:ilvl w:val="0"/>
                <w:numId w:val="27"/>
              </w:numPr>
              <w:ind w:left="0" w:firstLine="0"/>
              <w:jc w:val="left"/>
              <w:rPr>
                <w:rFonts w:eastAsia="Times New Roman"/>
                <w:sz w:val="20"/>
                <w:szCs w:val="22"/>
                <w:lang w:eastAsia="ru-RU"/>
              </w:rPr>
            </w:pPr>
          </w:p>
        </w:tc>
        <w:tc>
          <w:tcPr>
            <w:tcW w:w="1760" w:type="pct"/>
            <w:vMerge/>
            <w:shd w:val="clear" w:color="auto" w:fill="auto"/>
            <w:vAlign w:val="center"/>
            <w:hideMark/>
          </w:tcPr>
          <w:p w:rsidR="00EF4F5F" w:rsidRPr="00A5746B" w:rsidRDefault="00EF4F5F" w:rsidP="00895D64">
            <w:pPr>
              <w:jc w:val="left"/>
              <w:rPr>
                <w:rFonts w:eastAsia="Times New Roman"/>
                <w:sz w:val="20"/>
                <w:lang w:eastAsia="ru-RU"/>
              </w:rPr>
            </w:pPr>
          </w:p>
        </w:tc>
        <w:tc>
          <w:tcPr>
            <w:tcW w:w="1545" w:type="pct"/>
            <w:shd w:val="clear" w:color="auto" w:fill="auto"/>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Здания соцкультбыта</w:t>
            </w:r>
          </w:p>
        </w:tc>
        <w:tc>
          <w:tcPr>
            <w:tcW w:w="667" w:type="pct"/>
            <w:shd w:val="clear" w:color="auto" w:fill="auto"/>
            <w:noWrap/>
            <w:vAlign w:val="bottom"/>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 </w:t>
            </w:r>
          </w:p>
        </w:tc>
        <w:tc>
          <w:tcPr>
            <w:tcW w:w="692" w:type="pct"/>
            <w:shd w:val="clear" w:color="auto" w:fill="auto"/>
            <w:noWrap/>
            <w:vAlign w:val="bottom"/>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 </w:t>
            </w:r>
          </w:p>
        </w:tc>
      </w:tr>
      <w:tr w:rsidR="00800725" w:rsidRPr="00A5746B" w:rsidTr="00800725">
        <w:tc>
          <w:tcPr>
            <w:tcW w:w="335" w:type="pct"/>
            <w:vMerge/>
            <w:shd w:val="clear" w:color="auto" w:fill="auto"/>
            <w:vAlign w:val="center"/>
          </w:tcPr>
          <w:p w:rsidR="00EF4F5F" w:rsidRPr="00A5746B" w:rsidRDefault="00EF4F5F" w:rsidP="00F504B4">
            <w:pPr>
              <w:pStyle w:val="ab"/>
              <w:numPr>
                <w:ilvl w:val="0"/>
                <w:numId w:val="27"/>
              </w:numPr>
              <w:ind w:left="0" w:firstLine="0"/>
              <w:jc w:val="left"/>
              <w:rPr>
                <w:rFonts w:eastAsia="Times New Roman"/>
                <w:sz w:val="20"/>
                <w:szCs w:val="22"/>
                <w:lang w:eastAsia="ru-RU"/>
              </w:rPr>
            </w:pPr>
          </w:p>
        </w:tc>
        <w:tc>
          <w:tcPr>
            <w:tcW w:w="1760" w:type="pct"/>
            <w:vMerge/>
            <w:shd w:val="clear" w:color="auto" w:fill="auto"/>
            <w:vAlign w:val="center"/>
            <w:hideMark/>
          </w:tcPr>
          <w:p w:rsidR="00EF4F5F" w:rsidRPr="00A5746B" w:rsidRDefault="00EF4F5F" w:rsidP="00895D64">
            <w:pPr>
              <w:jc w:val="left"/>
              <w:rPr>
                <w:rFonts w:eastAsia="Times New Roman"/>
                <w:sz w:val="20"/>
                <w:lang w:eastAsia="ru-RU"/>
              </w:rPr>
            </w:pPr>
          </w:p>
        </w:tc>
        <w:tc>
          <w:tcPr>
            <w:tcW w:w="1545" w:type="pct"/>
            <w:shd w:val="clear" w:color="auto" w:fill="auto"/>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 xml:space="preserve"> Прочие</w:t>
            </w:r>
          </w:p>
        </w:tc>
        <w:tc>
          <w:tcPr>
            <w:tcW w:w="667" w:type="pct"/>
            <w:shd w:val="clear" w:color="auto" w:fill="auto"/>
            <w:noWrap/>
            <w:vAlign w:val="bottom"/>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 </w:t>
            </w:r>
          </w:p>
        </w:tc>
        <w:tc>
          <w:tcPr>
            <w:tcW w:w="692" w:type="pct"/>
            <w:shd w:val="clear" w:color="auto" w:fill="auto"/>
            <w:noWrap/>
            <w:vAlign w:val="bottom"/>
            <w:hideMark/>
          </w:tcPr>
          <w:p w:rsidR="00EF4F5F" w:rsidRPr="00A5746B" w:rsidRDefault="00EF4F5F" w:rsidP="00895D64">
            <w:pPr>
              <w:jc w:val="center"/>
              <w:rPr>
                <w:rFonts w:eastAsia="Times New Roman"/>
                <w:sz w:val="20"/>
                <w:lang w:eastAsia="ru-RU"/>
              </w:rPr>
            </w:pPr>
            <w:r w:rsidRPr="00A5746B">
              <w:rPr>
                <w:rFonts w:eastAsia="Times New Roman"/>
                <w:sz w:val="20"/>
                <w:lang w:eastAsia="ru-RU"/>
              </w:rPr>
              <w:t> </w:t>
            </w:r>
          </w:p>
        </w:tc>
      </w:tr>
      <w:tr w:rsidR="00800725" w:rsidRPr="00A5746B" w:rsidTr="00800725">
        <w:tc>
          <w:tcPr>
            <w:tcW w:w="335" w:type="pct"/>
            <w:vMerge w:val="restart"/>
            <w:shd w:val="clear" w:color="auto" w:fill="auto"/>
            <w:vAlign w:val="center"/>
          </w:tcPr>
          <w:p w:rsidR="00F504B4" w:rsidRPr="00A5746B" w:rsidRDefault="00F504B4" w:rsidP="00F504B4">
            <w:pPr>
              <w:pStyle w:val="ab"/>
              <w:numPr>
                <w:ilvl w:val="0"/>
                <w:numId w:val="27"/>
              </w:numPr>
              <w:ind w:left="0" w:firstLine="0"/>
              <w:jc w:val="left"/>
              <w:rPr>
                <w:rFonts w:eastAsia="Times New Roman"/>
                <w:sz w:val="20"/>
                <w:szCs w:val="22"/>
                <w:lang w:eastAsia="ru-RU"/>
              </w:rPr>
            </w:pPr>
          </w:p>
        </w:tc>
        <w:tc>
          <w:tcPr>
            <w:tcW w:w="1760" w:type="pct"/>
            <w:vMerge w:val="restart"/>
            <w:shd w:val="clear" w:color="auto" w:fill="auto"/>
            <w:vAlign w:val="center"/>
          </w:tcPr>
          <w:p w:rsidR="00F504B4" w:rsidRPr="00A5746B" w:rsidRDefault="009F3285" w:rsidP="00895D64">
            <w:pPr>
              <w:jc w:val="center"/>
              <w:rPr>
                <w:rFonts w:eastAsia="Times New Roman"/>
                <w:sz w:val="20"/>
                <w:lang w:eastAsia="ru-RU"/>
              </w:rPr>
            </w:pPr>
            <w:r w:rsidRPr="00A5746B">
              <w:rPr>
                <w:sz w:val="20"/>
              </w:rPr>
              <w:t>Котельная (п. Яр, пер. Яр-пост, 1-1а)</w:t>
            </w:r>
          </w:p>
        </w:tc>
        <w:tc>
          <w:tcPr>
            <w:tcW w:w="1545" w:type="pct"/>
            <w:shd w:val="clear" w:color="auto" w:fill="auto"/>
          </w:tcPr>
          <w:p w:rsidR="00F504B4" w:rsidRPr="00A5746B" w:rsidRDefault="00F504B4" w:rsidP="00895D64">
            <w:pPr>
              <w:jc w:val="center"/>
              <w:rPr>
                <w:rFonts w:eastAsia="Times New Roman"/>
                <w:sz w:val="20"/>
                <w:lang w:eastAsia="ru-RU"/>
              </w:rPr>
            </w:pPr>
            <w:r w:rsidRPr="00A5746B">
              <w:rPr>
                <w:rFonts w:eastAsia="Times New Roman"/>
                <w:sz w:val="20"/>
                <w:lang w:eastAsia="ru-RU"/>
              </w:rPr>
              <w:t>Жилые здания</w:t>
            </w:r>
          </w:p>
        </w:tc>
        <w:tc>
          <w:tcPr>
            <w:tcW w:w="667" w:type="pct"/>
            <w:shd w:val="clear" w:color="auto" w:fill="auto"/>
            <w:noWrap/>
            <w:vAlign w:val="center"/>
          </w:tcPr>
          <w:p w:rsidR="00F504B4" w:rsidRPr="00A5746B" w:rsidRDefault="00F504B4" w:rsidP="00895D64">
            <w:pPr>
              <w:jc w:val="center"/>
              <w:rPr>
                <w:rFonts w:eastAsia="Times New Roman"/>
                <w:sz w:val="20"/>
                <w:lang w:eastAsia="ru-RU"/>
              </w:rPr>
            </w:pPr>
            <w:r w:rsidRPr="00A5746B">
              <w:rPr>
                <w:rFonts w:eastAsia="Times New Roman"/>
                <w:sz w:val="20"/>
                <w:lang w:eastAsia="ru-RU"/>
              </w:rPr>
              <w:t>6</w:t>
            </w:r>
          </w:p>
        </w:tc>
        <w:tc>
          <w:tcPr>
            <w:tcW w:w="692" w:type="pct"/>
            <w:shd w:val="clear" w:color="auto" w:fill="auto"/>
            <w:noWrap/>
            <w:vAlign w:val="center"/>
          </w:tcPr>
          <w:p w:rsidR="00F504B4" w:rsidRPr="00A5746B" w:rsidRDefault="00F504B4" w:rsidP="00895D64">
            <w:pPr>
              <w:jc w:val="center"/>
              <w:rPr>
                <w:rFonts w:eastAsia="Times New Roman"/>
                <w:sz w:val="20"/>
                <w:lang w:eastAsia="ru-RU"/>
              </w:rPr>
            </w:pPr>
            <w:r w:rsidRPr="00A5746B">
              <w:rPr>
                <w:rFonts w:eastAsia="Times New Roman"/>
                <w:sz w:val="20"/>
                <w:lang w:eastAsia="ru-RU"/>
              </w:rPr>
              <w:t>1455</w:t>
            </w:r>
          </w:p>
        </w:tc>
      </w:tr>
      <w:tr w:rsidR="00800725" w:rsidRPr="00A5746B" w:rsidTr="00800725">
        <w:tc>
          <w:tcPr>
            <w:tcW w:w="335" w:type="pct"/>
            <w:vMerge/>
            <w:shd w:val="clear" w:color="auto" w:fill="auto"/>
            <w:vAlign w:val="center"/>
          </w:tcPr>
          <w:p w:rsidR="00F504B4" w:rsidRPr="00A5746B" w:rsidRDefault="00F504B4" w:rsidP="00F504B4">
            <w:pPr>
              <w:pStyle w:val="ab"/>
              <w:numPr>
                <w:ilvl w:val="0"/>
                <w:numId w:val="27"/>
              </w:numPr>
              <w:ind w:left="0" w:firstLine="0"/>
              <w:jc w:val="left"/>
              <w:rPr>
                <w:rFonts w:eastAsia="Times New Roman"/>
                <w:sz w:val="20"/>
                <w:szCs w:val="22"/>
                <w:lang w:eastAsia="ru-RU"/>
              </w:rPr>
            </w:pPr>
          </w:p>
        </w:tc>
        <w:tc>
          <w:tcPr>
            <w:tcW w:w="1760" w:type="pct"/>
            <w:vMerge/>
            <w:shd w:val="clear" w:color="auto" w:fill="auto"/>
            <w:vAlign w:val="center"/>
          </w:tcPr>
          <w:p w:rsidR="00F504B4" w:rsidRPr="00A5746B" w:rsidRDefault="00F504B4" w:rsidP="00895D64">
            <w:pPr>
              <w:jc w:val="left"/>
              <w:rPr>
                <w:rFonts w:eastAsia="Times New Roman"/>
                <w:sz w:val="20"/>
                <w:lang w:eastAsia="ru-RU"/>
              </w:rPr>
            </w:pPr>
          </w:p>
        </w:tc>
        <w:tc>
          <w:tcPr>
            <w:tcW w:w="1545" w:type="pct"/>
            <w:shd w:val="clear" w:color="auto" w:fill="auto"/>
          </w:tcPr>
          <w:p w:rsidR="00F504B4" w:rsidRPr="00A5746B" w:rsidRDefault="00F504B4" w:rsidP="00895D64">
            <w:pPr>
              <w:jc w:val="center"/>
              <w:rPr>
                <w:rFonts w:eastAsia="Times New Roman"/>
                <w:sz w:val="20"/>
                <w:lang w:eastAsia="ru-RU"/>
              </w:rPr>
            </w:pPr>
            <w:r w:rsidRPr="00A5746B">
              <w:rPr>
                <w:rFonts w:eastAsia="Times New Roman"/>
                <w:sz w:val="20"/>
                <w:lang w:eastAsia="ru-RU"/>
              </w:rPr>
              <w:t xml:space="preserve"> Детские учреждения</w:t>
            </w:r>
          </w:p>
        </w:tc>
        <w:tc>
          <w:tcPr>
            <w:tcW w:w="667" w:type="pct"/>
            <w:shd w:val="clear" w:color="auto" w:fill="auto"/>
            <w:noWrap/>
            <w:vAlign w:val="bottom"/>
          </w:tcPr>
          <w:p w:rsidR="00F504B4" w:rsidRPr="00A5746B" w:rsidRDefault="00F504B4" w:rsidP="00895D64">
            <w:pPr>
              <w:jc w:val="left"/>
              <w:rPr>
                <w:rFonts w:eastAsia="Times New Roman"/>
                <w:sz w:val="20"/>
                <w:lang w:eastAsia="ru-RU"/>
              </w:rPr>
            </w:pPr>
          </w:p>
        </w:tc>
        <w:tc>
          <w:tcPr>
            <w:tcW w:w="692" w:type="pct"/>
            <w:shd w:val="clear" w:color="auto" w:fill="auto"/>
            <w:noWrap/>
            <w:vAlign w:val="bottom"/>
          </w:tcPr>
          <w:p w:rsidR="00F504B4" w:rsidRPr="00A5746B" w:rsidRDefault="00F504B4" w:rsidP="00895D64">
            <w:pPr>
              <w:jc w:val="left"/>
              <w:rPr>
                <w:rFonts w:eastAsia="Times New Roman"/>
                <w:sz w:val="20"/>
                <w:lang w:eastAsia="ru-RU"/>
              </w:rPr>
            </w:pPr>
          </w:p>
        </w:tc>
      </w:tr>
      <w:tr w:rsidR="00800725" w:rsidRPr="00A5746B" w:rsidTr="00800725">
        <w:tc>
          <w:tcPr>
            <w:tcW w:w="335" w:type="pct"/>
            <w:vMerge/>
            <w:shd w:val="clear" w:color="auto" w:fill="auto"/>
            <w:vAlign w:val="center"/>
          </w:tcPr>
          <w:p w:rsidR="00F504B4" w:rsidRPr="00A5746B" w:rsidRDefault="00F504B4" w:rsidP="00F504B4">
            <w:pPr>
              <w:pStyle w:val="ab"/>
              <w:numPr>
                <w:ilvl w:val="0"/>
                <w:numId w:val="27"/>
              </w:numPr>
              <w:ind w:left="0" w:firstLine="0"/>
              <w:jc w:val="left"/>
              <w:rPr>
                <w:rFonts w:eastAsia="Times New Roman"/>
                <w:sz w:val="20"/>
                <w:szCs w:val="22"/>
                <w:lang w:eastAsia="ru-RU"/>
              </w:rPr>
            </w:pPr>
          </w:p>
        </w:tc>
        <w:tc>
          <w:tcPr>
            <w:tcW w:w="1760" w:type="pct"/>
            <w:vMerge/>
            <w:shd w:val="clear" w:color="auto" w:fill="auto"/>
            <w:vAlign w:val="center"/>
          </w:tcPr>
          <w:p w:rsidR="00F504B4" w:rsidRPr="00A5746B" w:rsidRDefault="00F504B4" w:rsidP="00895D64">
            <w:pPr>
              <w:jc w:val="left"/>
              <w:rPr>
                <w:rFonts w:eastAsia="Times New Roman"/>
                <w:sz w:val="20"/>
                <w:lang w:eastAsia="ru-RU"/>
              </w:rPr>
            </w:pPr>
          </w:p>
        </w:tc>
        <w:tc>
          <w:tcPr>
            <w:tcW w:w="1545" w:type="pct"/>
            <w:shd w:val="clear" w:color="auto" w:fill="auto"/>
          </w:tcPr>
          <w:p w:rsidR="00F504B4" w:rsidRPr="00A5746B" w:rsidRDefault="00F504B4" w:rsidP="00895D64">
            <w:pPr>
              <w:jc w:val="center"/>
              <w:rPr>
                <w:rFonts w:eastAsia="Times New Roman"/>
                <w:sz w:val="20"/>
                <w:lang w:eastAsia="ru-RU"/>
              </w:rPr>
            </w:pPr>
            <w:r w:rsidRPr="00A5746B">
              <w:rPr>
                <w:rFonts w:eastAsia="Times New Roman"/>
                <w:sz w:val="20"/>
                <w:lang w:eastAsia="ru-RU"/>
              </w:rPr>
              <w:t>Учебные учреждения</w:t>
            </w:r>
          </w:p>
        </w:tc>
        <w:tc>
          <w:tcPr>
            <w:tcW w:w="667" w:type="pct"/>
            <w:shd w:val="clear" w:color="auto" w:fill="auto"/>
            <w:noWrap/>
            <w:vAlign w:val="bottom"/>
          </w:tcPr>
          <w:p w:rsidR="00F504B4" w:rsidRPr="00A5746B" w:rsidRDefault="00F504B4" w:rsidP="00895D64">
            <w:pPr>
              <w:jc w:val="left"/>
              <w:rPr>
                <w:rFonts w:eastAsia="Times New Roman"/>
                <w:sz w:val="20"/>
                <w:lang w:eastAsia="ru-RU"/>
              </w:rPr>
            </w:pPr>
          </w:p>
        </w:tc>
        <w:tc>
          <w:tcPr>
            <w:tcW w:w="692" w:type="pct"/>
            <w:shd w:val="clear" w:color="auto" w:fill="auto"/>
            <w:noWrap/>
            <w:vAlign w:val="bottom"/>
          </w:tcPr>
          <w:p w:rsidR="00F504B4" w:rsidRPr="00A5746B" w:rsidRDefault="00F504B4" w:rsidP="00895D64">
            <w:pPr>
              <w:jc w:val="left"/>
              <w:rPr>
                <w:rFonts w:eastAsia="Times New Roman"/>
                <w:sz w:val="20"/>
                <w:lang w:eastAsia="ru-RU"/>
              </w:rPr>
            </w:pPr>
          </w:p>
        </w:tc>
      </w:tr>
      <w:tr w:rsidR="00800725" w:rsidRPr="00A5746B" w:rsidTr="00800725">
        <w:tc>
          <w:tcPr>
            <w:tcW w:w="335" w:type="pct"/>
            <w:vMerge/>
            <w:shd w:val="clear" w:color="auto" w:fill="auto"/>
            <w:vAlign w:val="center"/>
          </w:tcPr>
          <w:p w:rsidR="00F504B4" w:rsidRPr="00A5746B" w:rsidRDefault="00F504B4" w:rsidP="00F504B4">
            <w:pPr>
              <w:pStyle w:val="ab"/>
              <w:numPr>
                <w:ilvl w:val="0"/>
                <w:numId w:val="27"/>
              </w:numPr>
              <w:ind w:left="0" w:firstLine="0"/>
              <w:jc w:val="left"/>
              <w:rPr>
                <w:rFonts w:eastAsia="Times New Roman"/>
                <w:sz w:val="20"/>
                <w:szCs w:val="22"/>
                <w:lang w:eastAsia="ru-RU"/>
              </w:rPr>
            </w:pPr>
          </w:p>
        </w:tc>
        <w:tc>
          <w:tcPr>
            <w:tcW w:w="1760" w:type="pct"/>
            <w:vMerge/>
            <w:shd w:val="clear" w:color="auto" w:fill="auto"/>
            <w:vAlign w:val="center"/>
          </w:tcPr>
          <w:p w:rsidR="00F504B4" w:rsidRPr="00A5746B" w:rsidRDefault="00F504B4" w:rsidP="00895D64">
            <w:pPr>
              <w:jc w:val="left"/>
              <w:rPr>
                <w:rFonts w:eastAsia="Times New Roman"/>
                <w:sz w:val="20"/>
                <w:lang w:eastAsia="ru-RU"/>
              </w:rPr>
            </w:pPr>
          </w:p>
        </w:tc>
        <w:tc>
          <w:tcPr>
            <w:tcW w:w="1545" w:type="pct"/>
            <w:shd w:val="clear" w:color="auto" w:fill="auto"/>
          </w:tcPr>
          <w:p w:rsidR="00F504B4" w:rsidRPr="00A5746B" w:rsidRDefault="00F504B4" w:rsidP="00895D64">
            <w:pPr>
              <w:jc w:val="center"/>
              <w:rPr>
                <w:rFonts w:eastAsia="Times New Roman"/>
                <w:sz w:val="20"/>
                <w:lang w:eastAsia="ru-RU"/>
              </w:rPr>
            </w:pPr>
            <w:r w:rsidRPr="00A5746B">
              <w:rPr>
                <w:rFonts w:eastAsia="Times New Roman"/>
                <w:sz w:val="20"/>
                <w:lang w:eastAsia="ru-RU"/>
              </w:rPr>
              <w:t>Лечебные</w:t>
            </w:r>
            <w:r w:rsidR="003F3107" w:rsidRPr="00A5746B">
              <w:rPr>
                <w:rFonts w:eastAsia="Times New Roman"/>
                <w:sz w:val="20"/>
                <w:lang w:eastAsia="ru-RU"/>
              </w:rPr>
              <w:t xml:space="preserve"> </w:t>
            </w:r>
            <w:r w:rsidRPr="00A5746B">
              <w:rPr>
                <w:rFonts w:eastAsia="Times New Roman"/>
                <w:sz w:val="20"/>
                <w:lang w:eastAsia="ru-RU"/>
              </w:rPr>
              <w:t>учреждения</w:t>
            </w:r>
          </w:p>
        </w:tc>
        <w:tc>
          <w:tcPr>
            <w:tcW w:w="667" w:type="pct"/>
            <w:shd w:val="clear" w:color="auto" w:fill="auto"/>
            <w:noWrap/>
            <w:vAlign w:val="bottom"/>
          </w:tcPr>
          <w:p w:rsidR="00F504B4" w:rsidRPr="00A5746B" w:rsidRDefault="00F504B4" w:rsidP="00895D64">
            <w:pPr>
              <w:jc w:val="left"/>
              <w:rPr>
                <w:rFonts w:eastAsia="Times New Roman"/>
                <w:sz w:val="20"/>
                <w:lang w:eastAsia="ru-RU"/>
              </w:rPr>
            </w:pPr>
          </w:p>
        </w:tc>
        <w:tc>
          <w:tcPr>
            <w:tcW w:w="692" w:type="pct"/>
            <w:shd w:val="clear" w:color="auto" w:fill="auto"/>
            <w:noWrap/>
            <w:vAlign w:val="bottom"/>
          </w:tcPr>
          <w:p w:rsidR="00F504B4" w:rsidRPr="00A5746B" w:rsidRDefault="00F504B4" w:rsidP="00895D64">
            <w:pPr>
              <w:jc w:val="left"/>
              <w:rPr>
                <w:rFonts w:eastAsia="Times New Roman"/>
                <w:sz w:val="20"/>
                <w:lang w:eastAsia="ru-RU"/>
              </w:rPr>
            </w:pPr>
          </w:p>
        </w:tc>
      </w:tr>
      <w:tr w:rsidR="00800725" w:rsidRPr="00A5746B" w:rsidTr="00800725">
        <w:tc>
          <w:tcPr>
            <w:tcW w:w="335" w:type="pct"/>
            <w:vMerge/>
            <w:shd w:val="clear" w:color="auto" w:fill="auto"/>
            <w:vAlign w:val="center"/>
          </w:tcPr>
          <w:p w:rsidR="00F504B4" w:rsidRPr="00A5746B" w:rsidRDefault="00F504B4" w:rsidP="00F504B4">
            <w:pPr>
              <w:pStyle w:val="ab"/>
              <w:numPr>
                <w:ilvl w:val="0"/>
                <w:numId w:val="27"/>
              </w:numPr>
              <w:ind w:left="0" w:firstLine="0"/>
              <w:jc w:val="left"/>
              <w:rPr>
                <w:rFonts w:eastAsia="Times New Roman"/>
                <w:sz w:val="20"/>
                <w:szCs w:val="22"/>
                <w:lang w:eastAsia="ru-RU"/>
              </w:rPr>
            </w:pPr>
          </w:p>
        </w:tc>
        <w:tc>
          <w:tcPr>
            <w:tcW w:w="1760" w:type="pct"/>
            <w:vMerge/>
            <w:shd w:val="clear" w:color="auto" w:fill="auto"/>
            <w:vAlign w:val="center"/>
          </w:tcPr>
          <w:p w:rsidR="00F504B4" w:rsidRPr="00A5746B" w:rsidRDefault="00F504B4" w:rsidP="00895D64">
            <w:pPr>
              <w:jc w:val="left"/>
              <w:rPr>
                <w:rFonts w:eastAsia="Times New Roman"/>
                <w:sz w:val="20"/>
                <w:lang w:eastAsia="ru-RU"/>
              </w:rPr>
            </w:pPr>
          </w:p>
        </w:tc>
        <w:tc>
          <w:tcPr>
            <w:tcW w:w="1545" w:type="pct"/>
            <w:shd w:val="clear" w:color="auto" w:fill="auto"/>
          </w:tcPr>
          <w:p w:rsidR="00F504B4" w:rsidRPr="00A5746B" w:rsidRDefault="00F504B4" w:rsidP="00895D64">
            <w:pPr>
              <w:jc w:val="center"/>
              <w:rPr>
                <w:rFonts w:eastAsia="Times New Roman"/>
                <w:sz w:val="20"/>
                <w:lang w:eastAsia="ru-RU"/>
              </w:rPr>
            </w:pPr>
            <w:r w:rsidRPr="00A5746B">
              <w:rPr>
                <w:rFonts w:eastAsia="Times New Roman"/>
                <w:sz w:val="20"/>
                <w:lang w:eastAsia="ru-RU"/>
              </w:rPr>
              <w:t>Здания соцкультбыта</w:t>
            </w:r>
          </w:p>
        </w:tc>
        <w:tc>
          <w:tcPr>
            <w:tcW w:w="667" w:type="pct"/>
            <w:shd w:val="clear" w:color="auto" w:fill="auto"/>
            <w:noWrap/>
            <w:vAlign w:val="bottom"/>
          </w:tcPr>
          <w:p w:rsidR="00F504B4" w:rsidRPr="00A5746B" w:rsidRDefault="00F504B4" w:rsidP="00895D64">
            <w:pPr>
              <w:jc w:val="left"/>
              <w:rPr>
                <w:rFonts w:eastAsia="Times New Roman"/>
                <w:sz w:val="20"/>
                <w:lang w:eastAsia="ru-RU"/>
              </w:rPr>
            </w:pPr>
          </w:p>
        </w:tc>
        <w:tc>
          <w:tcPr>
            <w:tcW w:w="692" w:type="pct"/>
            <w:shd w:val="clear" w:color="auto" w:fill="auto"/>
            <w:noWrap/>
            <w:vAlign w:val="bottom"/>
          </w:tcPr>
          <w:p w:rsidR="00F504B4" w:rsidRPr="00A5746B" w:rsidRDefault="00F504B4" w:rsidP="00895D64">
            <w:pPr>
              <w:jc w:val="left"/>
              <w:rPr>
                <w:rFonts w:eastAsia="Times New Roman"/>
                <w:sz w:val="20"/>
                <w:lang w:eastAsia="ru-RU"/>
              </w:rPr>
            </w:pPr>
          </w:p>
        </w:tc>
      </w:tr>
      <w:tr w:rsidR="00800725" w:rsidRPr="00A5746B" w:rsidTr="00800725">
        <w:tc>
          <w:tcPr>
            <w:tcW w:w="335" w:type="pct"/>
            <w:vMerge/>
            <w:shd w:val="clear" w:color="auto" w:fill="auto"/>
            <w:vAlign w:val="center"/>
          </w:tcPr>
          <w:p w:rsidR="00F504B4" w:rsidRPr="00A5746B" w:rsidRDefault="00F504B4" w:rsidP="00F504B4">
            <w:pPr>
              <w:pStyle w:val="ab"/>
              <w:numPr>
                <w:ilvl w:val="0"/>
                <w:numId w:val="27"/>
              </w:numPr>
              <w:ind w:left="0" w:firstLine="0"/>
              <w:jc w:val="left"/>
              <w:rPr>
                <w:rFonts w:eastAsia="Times New Roman"/>
                <w:sz w:val="20"/>
                <w:szCs w:val="22"/>
                <w:lang w:eastAsia="ru-RU"/>
              </w:rPr>
            </w:pPr>
          </w:p>
        </w:tc>
        <w:tc>
          <w:tcPr>
            <w:tcW w:w="1760" w:type="pct"/>
            <w:vMerge/>
            <w:shd w:val="clear" w:color="auto" w:fill="auto"/>
            <w:vAlign w:val="center"/>
          </w:tcPr>
          <w:p w:rsidR="00F504B4" w:rsidRPr="00A5746B" w:rsidRDefault="00F504B4" w:rsidP="00895D64">
            <w:pPr>
              <w:jc w:val="left"/>
              <w:rPr>
                <w:rFonts w:eastAsia="Times New Roman"/>
                <w:sz w:val="20"/>
                <w:lang w:eastAsia="ru-RU"/>
              </w:rPr>
            </w:pPr>
          </w:p>
        </w:tc>
        <w:tc>
          <w:tcPr>
            <w:tcW w:w="1545" w:type="pct"/>
            <w:shd w:val="clear" w:color="auto" w:fill="auto"/>
          </w:tcPr>
          <w:p w:rsidR="00F504B4" w:rsidRPr="00A5746B" w:rsidRDefault="00F504B4" w:rsidP="00895D64">
            <w:pPr>
              <w:jc w:val="center"/>
              <w:rPr>
                <w:rFonts w:eastAsia="Times New Roman"/>
                <w:sz w:val="20"/>
                <w:lang w:eastAsia="ru-RU"/>
              </w:rPr>
            </w:pPr>
            <w:r w:rsidRPr="00A5746B">
              <w:rPr>
                <w:rFonts w:eastAsia="Times New Roman"/>
                <w:sz w:val="20"/>
                <w:lang w:eastAsia="ru-RU"/>
              </w:rPr>
              <w:t xml:space="preserve"> Прочие</w:t>
            </w:r>
          </w:p>
        </w:tc>
        <w:tc>
          <w:tcPr>
            <w:tcW w:w="667" w:type="pct"/>
            <w:shd w:val="clear" w:color="auto" w:fill="auto"/>
            <w:noWrap/>
            <w:vAlign w:val="bottom"/>
          </w:tcPr>
          <w:p w:rsidR="00F504B4" w:rsidRPr="00A5746B" w:rsidRDefault="00F504B4" w:rsidP="00895D64">
            <w:pPr>
              <w:jc w:val="left"/>
              <w:rPr>
                <w:rFonts w:eastAsia="Times New Roman"/>
                <w:sz w:val="20"/>
                <w:lang w:eastAsia="ru-RU"/>
              </w:rPr>
            </w:pPr>
          </w:p>
        </w:tc>
        <w:tc>
          <w:tcPr>
            <w:tcW w:w="692" w:type="pct"/>
            <w:shd w:val="clear" w:color="auto" w:fill="auto"/>
            <w:noWrap/>
            <w:vAlign w:val="bottom"/>
          </w:tcPr>
          <w:p w:rsidR="00F504B4" w:rsidRPr="00A5746B" w:rsidRDefault="00F504B4" w:rsidP="00895D64">
            <w:pPr>
              <w:jc w:val="left"/>
              <w:rPr>
                <w:rFonts w:eastAsia="Times New Roman"/>
                <w:sz w:val="20"/>
                <w:lang w:eastAsia="ru-RU"/>
              </w:rPr>
            </w:pPr>
          </w:p>
        </w:tc>
      </w:tr>
      <w:tr w:rsidR="00800725" w:rsidRPr="00A5746B" w:rsidTr="00800725">
        <w:tc>
          <w:tcPr>
            <w:tcW w:w="335" w:type="pct"/>
            <w:vMerge w:val="restart"/>
            <w:shd w:val="clear" w:color="auto" w:fill="auto"/>
            <w:vAlign w:val="center"/>
          </w:tcPr>
          <w:p w:rsidR="00F504B4" w:rsidRPr="00A5746B" w:rsidRDefault="00F504B4" w:rsidP="00F504B4">
            <w:pPr>
              <w:pStyle w:val="ab"/>
              <w:numPr>
                <w:ilvl w:val="0"/>
                <w:numId w:val="27"/>
              </w:numPr>
              <w:ind w:left="0" w:firstLine="0"/>
              <w:jc w:val="left"/>
              <w:rPr>
                <w:rFonts w:eastAsia="Times New Roman"/>
                <w:sz w:val="20"/>
                <w:szCs w:val="22"/>
                <w:lang w:eastAsia="ru-RU"/>
              </w:rPr>
            </w:pPr>
          </w:p>
        </w:tc>
        <w:tc>
          <w:tcPr>
            <w:tcW w:w="1760" w:type="pct"/>
            <w:vMerge w:val="restart"/>
            <w:shd w:val="clear" w:color="auto" w:fill="auto"/>
            <w:vAlign w:val="center"/>
          </w:tcPr>
          <w:p w:rsidR="00F504B4" w:rsidRPr="00A5746B" w:rsidRDefault="009F3285" w:rsidP="009F3285">
            <w:pPr>
              <w:jc w:val="center"/>
              <w:rPr>
                <w:rFonts w:eastAsia="Times New Roman"/>
                <w:sz w:val="20"/>
                <w:lang w:eastAsia="ru-RU"/>
              </w:rPr>
            </w:pPr>
            <w:r w:rsidRPr="00A5746B">
              <w:rPr>
                <w:sz w:val="20"/>
              </w:rPr>
              <w:t>Котельная (с.Пудем, ул. Горького, 49а, А)</w:t>
            </w:r>
          </w:p>
        </w:tc>
        <w:tc>
          <w:tcPr>
            <w:tcW w:w="1545" w:type="pct"/>
            <w:shd w:val="clear" w:color="auto" w:fill="auto"/>
          </w:tcPr>
          <w:p w:rsidR="00F504B4" w:rsidRPr="00A5746B" w:rsidRDefault="00F504B4" w:rsidP="00895D64">
            <w:pPr>
              <w:jc w:val="center"/>
              <w:rPr>
                <w:rFonts w:eastAsia="Times New Roman"/>
                <w:sz w:val="20"/>
                <w:lang w:eastAsia="ru-RU"/>
              </w:rPr>
            </w:pPr>
            <w:r w:rsidRPr="00A5746B">
              <w:rPr>
                <w:rFonts w:eastAsia="Times New Roman"/>
                <w:sz w:val="20"/>
                <w:lang w:eastAsia="ru-RU"/>
              </w:rPr>
              <w:t>Жилые здания</w:t>
            </w:r>
          </w:p>
        </w:tc>
        <w:tc>
          <w:tcPr>
            <w:tcW w:w="667" w:type="pct"/>
            <w:shd w:val="clear" w:color="auto" w:fill="auto"/>
            <w:noWrap/>
            <w:vAlign w:val="bottom"/>
          </w:tcPr>
          <w:p w:rsidR="00F504B4" w:rsidRPr="00A5746B" w:rsidRDefault="00F504B4" w:rsidP="00895D64">
            <w:pPr>
              <w:jc w:val="center"/>
              <w:rPr>
                <w:rFonts w:eastAsia="Times New Roman"/>
                <w:sz w:val="20"/>
                <w:lang w:eastAsia="ru-RU"/>
              </w:rPr>
            </w:pPr>
            <w:r w:rsidRPr="00A5746B">
              <w:rPr>
                <w:rFonts w:eastAsia="Times New Roman"/>
                <w:sz w:val="20"/>
                <w:lang w:eastAsia="ru-RU"/>
              </w:rPr>
              <w:t> </w:t>
            </w:r>
          </w:p>
        </w:tc>
        <w:tc>
          <w:tcPr>
            <w:tcW w:w="692" w:type="pct"/>
            <w:shd w:val="clear" w:color="auto" w:fill="auto"/>
            <w:noWrap/>
            <w:vAlign w:val="bottom"/>
          </w:tcPr>
          <w:p w:rsidR="00F504B4" w:rsidRPr="00A5746B" w:rsidRDefault="00F504B4" w:rsidP="00895D64">
            <w:pPr>
              <w:jc w:val="center"/>
              <w:rPr>
                <w:rFonts w:eastAsia="Times New Roman"/>
                <w:sz w:val="20"/>
                <w:lang w:eastAsia="ru-RU"/>
              </w:rPr>
            </w:pPr>
            <w:r w:rsidRPr="00A5746B">
              <w:rPr>
                <w:rFonts w:eastAsia="Times New Roman"/>
                <w:sz w:val="20"/>
                <w:lang w:eastAsia="ru-RU"/>
              </w:rPr>
              <w:t> </w:t>
            </w:r>
          </w:p>
        </w:tc>
      </w:tr>
      <w:tr w:rsidR="00800725" w:rsidRPr="00A5746B" w:rsidTr="00800725">
        <w:tc>
          <w:tcPr>
            <w:tcW w:w="335" w:type="pct"/>
            <w:vMerge/>
            <w:shd w:val="clear" w:color="auto" w:fill="auto"/>
            <w:vAlign w:val="center"/>
          </w:tcPr>
          <w:p w:rsidR="00F504B4" w:rsidRPr="00A5746B" w:rsidRDefault="00F504B4" w:rsidP="00F504B4">
            <w:pPr>
              <w:pStyle w:val="ab"/>
              <w:numPr>
                <w:ilvl w:val="0"/>
                <w:numId w:val="27"/>
              </w:numPr>
              <w:ind w:left="0" w:firstLine="0"/>
              <w:jc w:val="left"/>
              <w:rPr>
                <w:rFonts w:eastAsia="Times New Roman"/>
                <w:sz w:val="20"/>
                <w:szCs w:val="22"/>
                <w:lang w:eastAsia="ru-RU"/>
              </w:rPr>
            </w:pPr>
          </w:p>
        </w:tc>
        <w:tc>
          <w:tcPr>
            <w:tcW w:w="1760" w:type="pct"/>
            <w:vMerge/>
            <w:shd w:val="clear" w:color="auto" w:fill="auto"/>
            <w:vAlign w:val="center"/>
          </w:tcPr>
          <w:p w:rsidR="00F504B4" w:rsidRPr="00A5746B" w:rsidRDefault="00F504B4" w:rsidP="00895D64">
            <w:pPr>
              <w:jc w:val="left"/>
              <w:rPr>
                <w:rFonts w:eastAsia="Times New Roman"/>
                <w:sz w:val="20"/>
                <w:lang w:eastAsia="ru-RU"/>
              </w:rPr>
            </w:pPr>
          </w:p>
        </w:tc>
        <w:tc>
          <w:tcPr>
            <w:tcW w:w="1545" w:type="pct"/>
            <w:shd w:val="clear" w:color="auto" w:fill="auto"/>
          </w:tcPr>
          <w:p w:rsidR="00F504B4" w:rsidRPr="00A5746B" w:rsidRDefault="00F504B4" w:rsidP="00895D64">
            <w:pPr>
              <w:jc w:val="center"/>
              <w:rPr>
                <w:rFonts w:eastAsia="Times New Roman"/>
                <w:sz w:val="20"/>
                <w:lang w:eastAsia="ru-RU"/>
              </w:rPr>
            </w:pPr>
            <w:r w:rsidRPr="00A5746B">
              <w:rPr>
                <w:rFonts w:eastAsia="Times New Roman"/>
                <w:sz w:val="20"/>
                <w:lang w:eastAsia="ru-RU"/>
              </w:rPr>
              <w:t xml:space="preserve"> Детские учреждения</w:t>
            </w:r>
          </w:p>
        </w:tc>
        <w:tc>
          <w:tcPr>
            <w:tcW w:w="667" w:type="pct"/>
            <w:shd w:val="clear" w:color="auto" w:fill="auto"/>
            <w:noWrap/>
            <w:vAlign w:val="bottom"/>
          </w:tcPr>
          <w:p w:rsidR="00F504B4" w:rsidRPr="00A5746B" w:rsidRDefault="00F504B4" w:rsidP="00895D64">
            <w:pPr>
              <w:jc w:val="center"/>
              <w:rPr>
                <w:rFonts w:eastAsia="Times New Roman"/>
                <w:sz w:val="20"/>
                <w:lang w:eastAsia="ru-RU"/>
              </w:rPr>
            </w:pPr>
            <w:r w:rsidRPr="00A5746B">
              <w:rPr>
                <w:rFonts w:eastAsia="Times New Roman"/>
                <w:sz w:val="20"/>
                <w:lang w:eastAsia="ru-RU"/>
              </w:rPr>
              <w:t> </w:t>
            </w:r>
          </w:p>
        </w:tc>
        <w:tc>
          <w:tcPr>
            <w:tcW w:w="692" w:type="pct"/>
            <w:shd w:val="clear" w:color="auto" w:fill="auto"/>
            <w:noWrap/>
            <w:vAlign w:val="bottom"/>
          </w:tcPr>
          <w:p w:rsidR="00F504B4" w:rsidRPr="00A5746B" w:rsidRDefault="00F504B4" w:rsidP="00895D64">
            <w:pPr>
              <w:jc w:val="center"/>
              <w:rPr>
                <w:rFonts w:eastAsia="Times New Roman"/>
                <w:sz w:val="20"/>
                <w:lang w:eastAsia="ru-RU"/>
              </w:rPr>
            </w:pPr>
            <w:r w:rsidRPr="00A5746B">
              <w:rPr>
                <w:rFonts w:eastAsia="Times New Roman"/>
                <w:sz w:val="20"/>
                <w:lang w:eastAsia="ru-RU"/>
              </w:rPr>
              <w:t> </w:t>
            </w:r>
          </w:p>
        </w:tc>
      </w:tr>
      <w:tr w:rsidR="00800725" w:rsidRPr="00A5746B" w:rsidTr="00800725">
        <w:tc>
          <w:tcPr>
            <w:tcW w:w="335" w:type="pct"/>
            <w:vMerge/>
            <w:shd w:val="clear" w:color="auto" w:fill="auto"/>
            <w:vAlign w:val="center"/>
          </w:tcPr>
          <w:p w:rsidR="00F504B4" w:rsidRPr="00A5746B" w:rsidRDefault="00F504B4" w:rsidP="00F504B4">
            <w:pPr>
              <w:pStyle w:val="ab"/>
              <w:numPr>
                <w:ilvl w:val="0"/>
                <w:numId w:val="27"/>
              </w:numPr>
              <w:ind w:left="0" w:firstLine="0"/>
              <w:jc w:val="left"/>
              <w:rPr>
                <w:rFonts w:eastAsia="Times New Roman"/>
                <w:sz w:val="20"/>
                <w:szCs w:val="22"/>
                <w:lang w:eastAsia="ru-RU"/>
              </w:rPr>
            </w:pPr>
          </w:p>
        </w:tc>
        <w:tc>
          <w:tcPr>
            <w:tcW w:w="1760" w:type="pct"/>
            <w:vMerge/>
            <w:shd w:val="clear" w:color="auto" w:fill="auto"/>
            <w:vAlign w:val="center"/>
          </w:tcPr>
          <w:p w:rsidR="00F504B4" w:rsidRPr="00A5746B" w:rsidRDefault="00F504B4" w:rsidP="00895D64">
            <w:pPr>
              <w:jc w:val="left"/>
              <w:rPr>
                <w:rFonts w:eastAsia="Times New Roman"/>
                <w:sz w:val="20"/>
                <w:lang w:eastAsia="ru-RU"/>
              </w:rPr>
            </w:pPr>
          </w:p>
        </w:tc>
        <w:tc>
          <w:tcPr>
            <w:tcW w:w="1545" w:type="pct"/>
            <w:shd w:val="clear" w:color="auto" w:fill="auto"/>
          </w:tcPr>
          <w:p w:rsidR="00F504B4" w:rsidRPr="00A5746B" w:rsidRDefault="00F504B4" w:rsidP="00895D64">
            <w:pPr>
              <w:jc w:val="center"/>
              <w:rPr>
                <w:rFonts w:eastAsia="Times New Roman"/>
                <w:sz w:val="20"/>
                <w:lang w:eastAsia="ru-RU"/>
              </w:rPr>
            </w:pPr>
            <w:r w:rsidRPr="00A5746B">
              <w:rPr>
                <w:rFonts w:eastAsia="Times New Roman"/>
                <w:sz w:val="20"/>
                <w:lang w:eastAsia="ru-RU"/>
              </w:rPr>
              <w:t>Учебные учреждения</w:t>
            </w:r>
          </w:p>
        </w:tc>
        <w:tc>
          <w:tcPr>
            <w:tcW w:w="667" w:type="pct"/>
            <w:shd w:val="clear" w:color="auto" w:fill="auto"/>
            <w:noWrap/>
            <w:vAlign w:val="bottom"/>
          </w:tcPr>
          <w:p w:rsidR="00F504B4" w:rsidRPr="00A5746B" w:rsidRDefault="00F504B4" w:rsidP="00895D64">
            <w:pPr>
              <w:jc w:val="center"/>
              <w:rPr>
                <w:rFonts w:eastAsia="Times New Roman"/>
                <w:sz w:val="20"/>
                <w:lang w:eastAsia="ru-RU"/>
              </w:rPr>
            </w:pPr>
            <w:r w:rsidRPr="00A5746B">
              <w:rPr>
                <w:rFonts w:eastAsia="Times New Roman"/>
                <w:sz w:val="20"/>
                <w:lang w:eastAsia="ru-RU"/>
              </w:rPr>
              <w:t> </w:t>
            </w:r>
          </w:p>
        </w:tc>
        <w:tc>
          <w:tcPr>
            <w:tcW w:w="692" w:type="pct"/>
            <w:shd w:val="clear" w:color="auto" w:fill="auto"/>
            <w:noWrap/>
            <w:vAlign w:val="bottom"/>
          </w:tcPr>
          <w:p w:rsidR="00F504B4" w:rsidRPr="00A5746B" w:rsidRDefault="00F504B4" w:rsidP="00895D64">
            <w:pPr>
              <w:jc w:val="center"/>
              <w:rPr>
                <w:rFonts w:eastAsia="Times New Roman"/>
                <w:sz w:val="20"/>
                <w:lang w:eastAsia="ru-RU"/>
              </w:rPr>
            </w:pPr>
            <w:r w:rsidRPr="00A5746B">
              <w:rPr>
                <w:rFonts w:eastAsia="Times New Roman"/>
                <w:sz w:val="20"/>
                <w:lang w:eastAsia="ru-RU"/>
              </w:rPr>
              <w:t> </w:t>
            </w:r>
          </w:p>
        </w:tc>
      </w:tr>
      <w:tr w:rsidR="00800725" w:rsidRPr="00A5746B" w:rsidTr="00800725">
        <w:tc>
          <w:tcPr>
            <w:tcW w:w="335" w:type="pct"/>
            <w:vMerge/>
            <w:shd w:val="clear" w:color="auto" w:fill="auto"/>
            <w:vAlign w:val="center"/>
          </w:tcPr>
          <w:p w:rsidR="00F504B4" w:rsidRPr="00A5746B" w:rsidRDefault="00F504B4" w:rsidP="00F504B4">
            <w:pPr>
              <w:pStyle w:val="ab"/>
              <w:numPr>
                <w:ilvl w:val="0"/>
                <w:numId w:val="27"/>
              </w:numPr>
              <w:ind w:left="0" w:firstLine="0"/>
              <w:jc w:val="left"/>
              <w:rPr>
                <w:rFonts w:eastAsia="Times New Roman"/>
                <w:sz w:val="20"/>
                <w:szCs w:val="22"/>
                <w:lang w:eastAsia="ru-RU"/>
              </w:rPr>
            </w:pPr>
          </w:p>
        </w:tc>
        <w:tc>
          <w:tcPr>
            <w:tcW w:w="1760" w:type="pct"/>
            <w:vMerge/>
            <w:shd w:val="clear" w:color="auto" w:fill="auto"/>
            <w:vAlign w:val="center"/>
          </w:tcPr>
          <w:p w:rsidR="00F504B4" w:rsidRPr="00A5746B" w:rsidRDefault="00F504B4" w:rsidP="00895D64">
            <w:pPr>
              <w:jc w:val="left"/>
              <w:rPr>
                <w:rFonts w:eastAsia="Times New Roman"/>
                <w:sz w:val="20"/>
                <w:lang w:eastAsia="ru-RU"/>
              </w:rPr>
            </w:pPr>
          </w:p>
        </w:tc>
        <w:tc>
          <w:tcPr>
            <w:tcW w:w="1545" w:type="pct"/>
            <w:shd w:val="clear" w:color="auto" w:fill="auto"/>
          </w:tcPr>
          <w:p w:rsidR="00F504B4" w:rsidRPr="00A5746B" w:rsidRDefault="00F504B4" w:rsidP="00895D64">
            <w:pPr>
              <w:jc w:val="center"/>
              <w:rPr>
                <w:rFonts w:eastAsia="Times New Roman"/>
                <w:sz w:val="20"/>
                <w:lang w:eastAsia="ru-RU"/>
              </w:rPr>
            </w:pPr>
            <w:r w:rsidRPr="00A5746B">
              <w:rPr>
                <w:rFonts w:eastAsia="Times New Roman"/>
                <w:sz w:val="20"/>
                <w:lang w:eastAsia="ru-RU"/>
              </w:rPr>
              <w:t>Лечебные</w:t>
            </w:r>
            <w:r w:rsidR="003F3107" w:rsidRPr="00A5746B">
              <w:rPr>
                <w:rFonts w:eastAsia="Times New Roman"/>
                <w:sz w:val="20"/>
                <w:lang w:eastAsia="ru-RU"/>
              </w:rPr>
              <w:t xml:space="preserve"> </w:t>
            </w:r>
            <w:r w:rsidRPr="00A5746B">
              <w:rPr>
                <w:rFonts w:eastAsia="Times New Roman"/>
                <w:sz w:val="20"/>
                <w:lang w:eastAsia="ru-RU"/>
              </w:rPr>
              <w:t>учреждения</w:t>
            </w:r>
          </w:p>
        </w:tc>
        <w:tc>
          <w:tcPr>
            <w:tcW w:w="667" w:type="pct"/>
            <w:shd w:val="clear" w:color="auto" w:fill="auto"/>
            <w:noWrap/>
            <w:vAlign w:val="bottom"/>
          </w:tcPr>
          <w:p w:rsidR="00F504B4" w:rsidRPr="00A5746B" w:rsidRDefault="00F504B4" w:rsidP="00895D64">
            <w:pPr>
              <w:jc w:val="center"/>
              <w:rPr>
                <w:rFonts w:eastAsia="Times New Roman"/>
                <w:sz w:val="20"/>
                <w:lang w:eastAsia="ru-RU"/>
              </w:rPr>
            </w:pPr>
            <w:r w:rsidRPr="00A5746B">
              <w:rPr>
                <w:rFonts w:eastAsia="Times New Roman"/>
                <w:sz w:val="20"/>
                <w:lang w:eastAsia="ru-RU"/>
              </w:rPr>
              <w:t>1</w:t>
            </w:r>
          </w:p>
        </w:tc>
        <w:tc>
          <w:tcPr>
            <w:tcW w:w="692" w:type="pct"/>
            <w:shd w:val="clear" w:color="auto" w:fill="auto"/>
            <w:noWrap/>
            <w:vAlign w:val="bottom"/>
          </w:tcPr>
          <w:p w:rsidR="00F504B4" w:rsidRPr="00A5746B" w:rsidRDefault="00F504B4" w:rsidP="00895D64">
            <w:pPr>
              <w:jc w:val="center"/>
              <w:rPr>
                <w:rFonts w:eastAsia="Times New Roman"/>
                <w:sz w:val="20"/>
                <w:lang w:eastAsia="ru-RU"/>
              </w:rPr>
            </w:pPr>
            <w:r w:rsidRPr="00A5746B">
              <w:rPr>
                <w:rFonts w:eastAsia="Times New Roman"/>
                <w:sz w:val="20"/>
                <w:lang w:eastAsia="ru-RU"/>
              </w:rPr>
              <w:t>6057,5</w:t>
            </w:r>
          </w:p>
        </w:tc>
      </w:tr>
      <w:tr w:rsidR="00800725" w:rsidRPr="00A5746B" w:rsidTr="00800725">
        <w:tc>
          <w:tcPr>
            <w:tcW w:w="335" w:type="pct"/>
            <w:vMerge/>
            <w:shd w:val="clear" w:color="auto" w:fill="auto"/>
            <w:vAlign w:val="center"/>
          </w:tcPr>
          <w:p w:rsidR="00F504B4" w:rsidRPr="00A5746B" w:rsidRDefault="00F504B4" w:rsidP="00F504B4">
            <w:pPr>
              <w:pStyle w:val="ab"/>
              <w:numPr>
                <w:ilvl w:val="0"/>
                <w:numId w:val="27"/>
              </w:numPr>
              <w:ind w:left="0" w:firstLine="0"/>
              <w:jc w:val="left"/>
              <w:rPr>
                <w:rFonts w:eastAsia="Times New Roman"/>
                <w:sz w:val="20"/>
                <w:szCs w:val="22"/>
                <w:lang w:eastAsia="ru-RU"/>
              </w:rPr>
            </w:pPr>
          </w:p>
        </w:tc>
        <w:tc>
          <w:tcPr>
            <w:tcW w:w="1760" w:type="pct"/>
            <w:vMerge/>
            <w:shd w:val="clear" w:color="auto" w:fill="auto"/>
            <w:vAlign w:val="center"/>
          </w:tcPr>
          <w:p w:rsidR="00F504B4" w:rsidRPr="00A5746B" w:rsidRDefault="00F504B4" w:rsidP="00895D64">
            <w:pPr>
              <w:jc w:val="left"/>
              <w:rPr>
                <w:rFonts w:eastAsia="Times New Roman"/>
                <w:sz w:val="20"/>
                <w:lang w:eastAsia="ru-RU"/>
              </w:rPr>
            </w:pPr>
          </w:p>
        </w:tc>
        <w:tc>
          <w:tcPr>
            <w:tcW w:w="1545" w:type="pct"/>
            <w:shd w:val="clear" w:color="auto" w:fill="auto"/>
          </w:tcPr>
          <w:p w:rsidR="00F504B4" w:rsidRPr="00A5746B" w:rsidRDefault="00F504B4" w:rsidP="00895D64">
            <w:pPr>
              <w:jc w:val="center"/>
              <w:rPr>
                <w:rFonts w:eastAsia="Times New Roman"/>
                <w:sz w:val="20"/>
                <w:lang w:eastAsia="ru-RU"/>
              </w:rPr>
            </w:pPr>
            <w:r w:rsidRPr="00A5746B">
              <w:rPr>
                <w:rFonts w:eastAsia="Times New Roman"/>
                <w:sz w:val="20"/>
                <w:lang w:eastAsia="ru-RU"/>
              </w:rPr>
              <w:t>Здания соцкультбыта</w:t>
            </w:r>
          </w:p>
        </w:tc>
        <w:tc>
          <w:tcPr>
            <w:tcW w:w="667" w:type="pct"/>
            <w:shd w:val="clear" w:color="auto" w:fill="auto"/>
            <w:noWrap/>
            <w:vAlign w:val="bottom"/>
          </w:tcPr>
          <w:p w:rsidR="00F504B4" w:rsidRPr="00A5746B" w:rsidRDefault="00F504B4" w:rsidP="00895D64">
            <w:pPr>
              <w:jc w:val="center"/>
              <w:rPr>
                <w:rFonts w:eastAsia="Times New Roman"/>
                <w:sz w:val="20"/>
                <w:lang w:eastAsia="ru-RU"/>
              </w:rPr>
            </w:pPr>
            <w:r w:rsidRPr="00A5746B">
              <w:rPr>
                <w:rFonts w:eastAsia="Times New Roman"/>
                <w:sz w:val="20"/>
                <w:lang w:eastAsia="ru-RU"/>
              </w:rPr>
              <w:t>1</w:t>
            </w:r>
          </w:p>
        </w:tc>
        <w:tc>
          <w:tcPr>
            <w:tcW w:w="692" w:type="pct"/>
            <w:shd w:val="clear" w:color="auto" w:fill="auto"/>
            <w:noWrap/>
            <w:vAlign w:val="bottom"/>
          </w:tcPr>
          <w:p w:rsidR="00F504B4" w:rsidRPr="00A5746B" w:rsidRDefault="00F504B4" w:rsidP="00895D64">
            <w:pPr>
              <w:jc w:val="center"/>
              <w:rPr>
                <w:rFonts w:eastAsia="Times New Roman"/>
                <w:sz w:val="20"/>
                <w:lang w:eastAsia="ru-RU"/>
              </w:rPr>
            </w:pPr>
            <w:r w:rsidRPr="00A5746B">
              <w:rPr>
                <w:rFonts w:eastAsia="Times New Roman"/>
                <w:sz w:val="20"/>
                <w:lang w:eastAsia="ru-RU"/>
              </w:rPr>
              <w:t>953,1</w:t>
            </w:r>
          </w:p>
        </w:tc>
      </w:tr>
      <w:tr w:rsidR="00800725" w:rsidRPr="00A5746B" w:rsidTr="00800725">
        <w:tc>
          <w:tcPr>
            <w:tcW w:w="335" w:type="pct"/>
            <w:vMerge/>
            <w:shd w:val="clear" w:color="auto" w:fill="auto"/>
            <w:vAlign w:val="center"/>
          </w:tcPr>
          <w:p w:rsidR="00F504B4" w:rsidRPr="00A5746B" w:rsidRDefault="00F504B4" w:rsidP="00F504B4">
            <w:pPr>
              <w:pStyle w:val="ab"/>
              <w:numPr>
                <w:ilvl w:val="0"/>
                <w:numId w:val="27"/>
              </w:numPr>
              <w:ind w:left="0" w:firstLine="0"/>
              <w:jc w:val="left"/>
              <w:rPr>
                <w:rFonts w:eastAsia="Times New Roman"/>
                <w:sz w:val="20"/>
                <w:szCs w:val="22"/>
                <w:lang w:eastAsia="ru-RU"/>
              </w:rPr>
            </w:pPr>
          </w:p>
        </w:tc>
        <w:tc>
          <w:tcPr>
            <w:tcW w:w="1760" w:type="pct"/>
            <w:vMerge/>
            <w:shd w:val="clear" w:color="auto" w:fill="auto"/>
            <w:vAlign w:val="center"/>
          </w:tcPr>
          <w:p w:rsidR="00F504B4" w:rsidRPr="00A5746B" w:rsidRDefault="00F504B4" w:rsidP="00895D64">
            <w:pPr>
              <w:jc w:val="left"/>
              <w:rPr>
                <w:rFonts w:eastAsia="Times New Roman"/>
                <w:sz w:val="20"/>
                <w:lang w:eastAsia="ru-RU"/>
              </w:rPr>
            </w:pPr>
          </w:p>
        </w:tc>
        <w:tc>
          <w:tcPr>
            <w:tcW w:w="1545" w:type="pct"/>
            <w:shd w:val="clear" w:color="auto" w:fill="auto"/>
          </w:tcPr>
          <w:p w:rsidR="00F504B4" w:rsidRPr="00A5746B" w:rsidRDefault="00F504B4" w:rsidP="00895D64">
            <w:pPr>
              <w:jc w:val="center"/>
              <w:rPr>
                <w:rFonts w:eastAsia="Times New Roman"/>
                <w:sz w:val="20"/>
                <w:lang w:eastAsia="ru-RU"/>
              </w:rPr>
            </w:pPr>
            <w:r w:rsidRPr="00A5746B">
              <w:rPr>
                <w:rFonts w:eastAsia="Times New Roman"/>
                <w:sz w:val="20"/>
                <w:lang w:eastAsia="ru-RU"/>
              </w:rPr>
              <w:t xml:space="preserve"> Прочие</w:t>
            </w:r>
          </w:p>
        </w:tc>
        <w:tc>
          <w:tcPr>
            <w:tcW w:w="667" w:type="pct"/>
            <w:shd w:val="clear" w:color="auto" w:fill="auto"/>
            <w:noWrap/>
            <w:vAlign w:val="bottom"/>
          </w:tcPr>
          <w:p w:rsidR="00F504B4" w:rsidRPr="00A5746B" w:rsidRDefault="00F504B4" w:rsidP="00895D64">
            <w:pPr>
              <w:jc w:val="center"/>
              <w:rPr>
                <w:rFonts w:eastAsia="Times New Roman"/>
                <w:sz w:val="20"/>
                <w:lang w:eastAsia="ru-RU"/>
              </w:rPr>
            </w:pPr>
            <w:r w:rsidRPr="00A5746B">
              <w:rPr>
                <w:rFonts w:eastAsia="Times New Roman"/>
                <w:sz w:val="20"/>
                <w:lang w:eastAsia="ru-RU"/>
              </w:rPr>
              <w:t>1</w:t>
            </w:r>
          </w:p>
        </w:tc>
        <w:tc>
          <w:tcPr>
            <w:tcW w:w="692" w:type="pct"/>
            <w:shd w:val="clear" w:color="auto" w:fill="auto"/>
            <w:noWrap/>
            <w:vAlign w:val="bottom"/>
          </w:tcPr>
          <w:p w:rsidR="00F504B4" w:rsidRPr="00A5746B" w:rsidRDefault="00F504B4" w:rsidP="00895D64">
            <w:pPr>
              <w:jc w:val="center"/>
              <w:rPr>
                <w:rFonts w:eastAsia="Times New Roman"/>
                <w:sz w:val="20"/>
                <w:lang w:eastAsia="ru-RU"/>
              </w:rPr>
            </w:pPr>
            <w:r w:rsidRPr="00A5746B">
              <w:rPr>
                <w:rFonts w:eastAsia="Times New Roman"/>
                <w:sz w:val="20"/>
                <w:lang w:eastAsia="ru-RU"/>
              </w:rPr>
              <w:t>125</w:t>
            </w:r>
          </w:p>
        </w:tc>
      </w:tr>
      <w:tr w:rsidR="00800725" w:rsidRPr="00A5746B" w:rsidTr="00800725">
        <w:tc>
          <w:tcPr>
            <w:tcW w:w="335" w:type="pct"/>
            <w:vMerge w:val="restart"/>
            <w:shd w:val="clear" w:color="auto" w:fill="auto"/>
            <w:vAlign w:val="center"/>
          </w:tcPr>
          <w:p w:rsidR="009F3285" w:rsidRPr="00A5746B" w:rsidRDefault="009F3285" w:rsidP="00F504B4">
            <w:pPr>
              <w:pStyle w:val="ab"/>
              <w:numPr>
                <w:ilvl w:val="0"/>
                <w:numId w:val="27"/>
              </w:numPr>
              <w:ind w:left="0" w:firstLine="0"/>
              <w:jc w:val="left"/>
              <w:rPr>
                <w:rFonts w:eastAsia="Times New Roman"/>
                <w:sz w:val="20"/>
                <w:szCs w:val="22"/>
                <w:lang w:eastAsia="ru-RU"/>
              </w:rPr>
            </w:pPr>
          </w:p>
        </w:tc>
        <w:tc>
          <w:tcPr>
            <w:tcW w:w="1760" w:type="pct"/>
            <w:vMerge w:val="restart"/>
            <w:shd w:val="clear" w:color="auto" w:fill="auto"/>
            <w:vAlign w:val="center"/>
          </w:tcPr>
          <w:p w:rsidR="009F3285" w:rsidRPr="00A5746B" w:rsidRDefault="009F3285" w:rsidP="009F3285">
            <w:pPr>
              <w:jc w:val="center"/>
              <w:rPr>
                <w:sz w:val="20"/>
              </w:rPr>
            </w:pPr>
            <w:r w:rsidRPr="00A5746B">
              <w:rPr>
                <w:sz w:val="20"/>
              </w:rPr>
              <w:t>Котельная (с.Никольское, ул. Це</w:t>
            </w:r>
            <w:r w:rsidRPr="00A5746B">
              <w:rPr>
                <w:sz w:val="20"/>
              </w:rPr>
              <w:t>н</w:t>
            </w:r>
            <w:r w:rsidRPr="00A5746B">
              <w:rPr>
                <w:sz w:val="20"/>
              </w:rPr>
              <w:t>тральная, 4)</w:t>
            </w:r>
          </w:p>
        </w:tc>
        <w:tc>
          <w:tcPr>
            <w:tcW w:w="1545" w:type="pct"/>
            <w:shd w:val="clear" w:color="auto" w:fill="auto"/>
          </w:tcPr>
          <w:p w:rsidR="009F3285" w:rsidRPr="00A5746B" w:rsidRDefault="009F3285" w:rsidP="00895D64">
            <w:pPr>
              <w:jc w:val="center"/>
              <w:rPr>
                <w:rFonts w:eastAsia="Times New Roman"/>
                <w:sz w:val="20"/>
                <w:lang w:eastAsia="ru-RU"/>
              </w:rPr>
            </w:pPr>
            <w:r w:rsidRPr="00A5746B">
              <w:rPr>
                <w:rFonts w:eastAsia="Times New Roman"/>
                <w:sz w:val="20"/>
                <w:lang w:eastAsia="ru-RU"/>
              </w:rPr>
              <w:t>Жилые здания</w:t>
            </w:r>
          </w:p>
        </w:tc>
        <w:tc>
          <w:tcPr>
            <w:tcW w:w="667" w:type="pct"/>
            <w:shd w:val="clear" w:color="auto" w:fill="auto"/>
            <w:noWrap/>
            <w:vAlign w:val="bottom"/>
          </w:tcPr>
          <w:p w:rsidR="009F3285" w:rsidRPr="00A5746B" w:rsidRDefault="009F3285" w:rsidP="00895D64">
            <w:pPr>
              <w:jc w:val="center"/>
              <w:rPr>
                <w:rFonts w:eastAsia="Times New Roman"/>
                <w:sz w:val="20"/>
                <w:lang w:eastAsia="ru-RU"/>
              </w:rPr>
            </w:pPr>
            <w:r w:rsidRPr="00A5746B">
              <w:rPr>
                <w:rFonts w:eastAsia="Times New Roman"/>
                <w:sz w:val="20"/>
                <w:lang w:eastAsia="ru-RU"/>
              </w:rPr>
              <w:t> </w:t>
            </w:r>
          </w:p>
        </w:tc>
        <w:tc>
          <w:tcPr>
            <w:tcW w:w="692" w:type="pct"/>
            <w:shd w:val="clear" w:color="auto" w:fill="auto"/>
            <w:noWrap/>
            <w:vAlign w:val="bottom"/>
          </w:tcPr>
          <w:p w:rsidR="009F3285" w:rsidRPr="00A5746B" w:rsidRDefault="009F3285" w:rsidP="00895D64">
            <w:pPr>
              <w:jc w:val="center"/>
              <w:rPr>
                <w:rFonts w:eastAsia="Times New Roman"/>
                <w:sz w:val="20"/>
                <w:lang w:eastAsia="ru-RU"/>
              </w:rPr>
            </w:pPr>
            <w:r w:rsidRPr="00A5746B">
              <w:rPr>
                <w:rFonts w:eastAsia="Times New Roman"/>
                <w:sz w:val="20"/>
                <w:lang w:eastAsia="ru-RU"/>
              </w:rPr>
              <w:t> </w:t>
            </w:r>
          </w:p>
        </w:tc>
      </w:tr>
      <w:tr w:rsidR="00800725" w:rsidRPr="00A5746B" w:rsidTr="00800725">
        <w:tc>
          <w:tcPr>
            <w:tcW w:w="335" w:type="pct"/>
            <w:vMerge/>
            <w:shd w:val="clear" w:color="auto" w:fill="auto"/>
            <w:vAlign w:val="center"/>
          </w:tcPr>
          <w:p w:rsidR="009F3285" w:rsidRPr="00A5746B" w:rsidRDefault="009F3285" w:rsidP="00F504B4">
            <w:pPr>
              <w:pStyle w:val="ab"/>
              <w:numPr>
                <w:ilvl w:val="0"/>
                <w:numId w:val="27"/>
              </w:numPr>
              <w:ind w:left="0" w:firstLine="0"/>
              <w:jc w:val="left"/>
              <w:rPr>
                <w:rFonts w:eastAsia="Times New Roman"/>
                <w:sz w:val="20"/>
                <w:szCs w:val="22"/>
                <w:lang w:eastAsia="ru-RU"/>
              </w:rPr>
            </w:pPr>
          </w:p>
        </w:tc>
        <w:tc>
          <w:tcPr>
            <w:tcW w:w="1760" w:type="pct"/>
            <w:vMerge/>
            <w:shd w:val="clear" w:color="auto" w:fill="auto"/>
            <w:vAlign w:val="center"/>
          </w:tcPr>
          <w:p w:rsidR="009F3285" w:rsidRPr="00A5746B" w:rsidRDefault="009F3285" w:rsidP="00895D64">
            <w:pPr>
              <w:jc w:val="left"/>
              <w:rPr>
                <w:rFonts w:eastAsia="Times New Roman"/>
                <w:sz w:val="20"/>
                <w:lang w:eastAsia="ru-RU"/>
              </w:rPr>
            </w:pPr>
          </w:p>
        </w:tc>
        <w:tc>
          <w:tcPr>
            <w:tcW w:w="1545" w:type="pct"/>
            <w:shd w:val="clear" w:color="auto" w:fill="auto"/>
          </w:tcPr>
          <w:p w:rsidR="009F3285" w:rsidRPr="00A5746B" w:rsidRDefault="009F3285" w:rsidP="00895D64">
            <w:pPr>
              <w:jc w:val="center"/>
              <w:rPr>
                <w:rFonts w:eastAsia="Times New Roman"/>
                <w:sz w:val="20"/>
                <w:lang w:eastAsia="ru-RU"/>
              </w:rPr>
            </w:pPr>
            <w:r w:rsidRPr="00A5746B">
              <w:rPr>
                <w:rFonts w:eastAsia="Times New Roman"/>
                <w:sz w:val="20"/>
                <w:lang w:eastAsia="ru-RU"/>
              </w:rPr>
              <w:t xml:space="preserve"> Детские учреждения</w:t>
            </w:r>
          </w:p>
        </w:tc>
        <w:tc>
          <w:tcPr>
            <w:tcW w:w="667" w:type="pct"/>
            <w:shd w:val="clear" w:color="auto" w:fill="auto"/>
            <w:noWrap/>
            <w:vAlign w:val="bottom"/>
          </w:tcPr>
          <w:p w:rsidR="009F3285" w:rsidRPr="00A5746B" w:rsidRDefault="009F3285" w:rsidP="00895D64">
            <w:pPr>
              <w:jc w:val="center"/>
              <w:rPr>
                <w:rFonts w:eastAsia="Times New Roman"/>
                <w:sz w:val="20"/>
                <w:lang w:eastAsia="ru-RU"/>
              </w:rPr>
            </w:pPr>
            <w:r w:rsidRPr="00A5746B">
              <w:rPr>
                <w:rFonts w:eastAsia="Times New Roman"/>
                <w:sz w:val="20"/>
                <w:lang w:eastAsia="ru-RU"/>
              </w:rPr>
              <w:t> </w:t>
            </w:r>
          </w:p>
        </w:tc>
        <w:tc>
          <w:tcPr>
            <w:tcW w:w="692" w:type="pct"/>
            <w:shd w:val="clear" w:color="auto" w:fill="auto"/>
            <w:noWrap/>
            <w:vAlign w:val="bottom"/>
          </w:tcPr>
          <w:p w:rsidR="009F3285" w:rsidRPr="00A5746B" w:rsidRDefault="009F3285" w:rsidP="00895D64">
            <w:pPr>
              <w:jc w:val="center"/>
              <w:rPr>
                <w:rFonts w:eastAsia="Times New Roman"/>
                <w:sz w:val="20"/>
                <w:lang w:eastAsia="ru-RU"/>
              </w:rPr>
            </w:pPr>
            <w:r w:rsidRPr="00A5746B">
              <w:rPr>
                <w:rFonts w:eastAsia="Times New Roman"/>
                <w:sz w:val="20"/>
                <w:lang w:eastAsia="ru-RU"/>
              </w:rPr>
              <w:t> </w:t>
            </w:r>
          </w:p>
        </w:tc>
      </w:tr>
      <w:tr w:rsidR="00800725" w:rsidRPr="00A5746B" w:rsidTr="00800725">
        <w:tc>
          <w:tcPr>
            <w:tcW w:w="335" w:type="pct"/>
            <w:vMerge/>
            <w:shd w:val="clear" w:color="auto" w:fill="auto"/>
            <w:vAlign w:val="center"/>
          </w:tcPr>
          <w:p w:rsidR="009F3285" w:rsidRPr="00A5746B" w:rsidRDefault="009F3285" w:rsidP="00F504B4">
            <w:pPr>
              <w:pStyle w:val="ab"/>
              <w:numPr>
                <w:ilvl w:val="0"/>
                <w:numId w:val="27"/>
              </w:numPr>
              <w:ind w:left="0" w:firstLine="0"/>
              <w:jc w:val="left"/>
              <w:rPr>
                <w:rFonts w:eastAsia="Times New Roman"/>
                <w:sz w:val="20"/>
                <w:szCs w:val="22"/>
                <w:lang w:eastAsia="ru-RU"/>
              </w:rPr>
            </w:pPr>
          </w:p>
        </w:tc>
        <w:tc>
          <w:tcPr>
            <w:tcW w:w="1760" w:type="pct"/>
            <w:vMerge/>
            <w:shd w:val="clear" w:color="auto" w:fill="auto"/>
            <w:vAlign w:val="center"/>
          </w:tcPr>
          <w:p w:rsidR="009F3285" w:rsidRPr="00A5746B" w:rsidRDefault="009F3285" w:rsidP="00895D64">
            <w:pPr>
              <w:jc w:val="left"/>
              <w:rPr>
                <w:rFonts w:eastAsia="Times New Roman"/>
                <w:sz w:val="20"/>
                <w:lang w:eastAsia="ru-RU"/>
              </w:rPr>
            </w:pPr>
          </w:p>
        </w:tc>
        <w:tc>
          <w:tcPr>
            <w:tcW w:w="1545" w:type="pct"/>
            <w:shd w:val="clear" w:color="auto" w:fill="auto"/>
          </w:tcPr>
          <w:p w:rsidR="009F3285" w:rsidRPr="00A5746B" w:rsidRDefault="009F3285" w:rsidP="00895D64">
            <w:pPr>
              <w:jc w:val="center"/>
              <w:rPr>
                <w:rFonts w:eastAsia="Times New Roman"/>
                <w:sz w:val="20"/>
                <w:lang w:eastAsia="ru-RU"/>
              </w:rPr>
            </w:pPr>
            <w:r w:rsidRPr="00A5746B">
              <w:rPr>
                <w:rFonts w:eastAsia="Times New Roman"/>
                <w:sz w:val="20"/>
                <w:lang w:eastAsia="ru-RU"/>
              </w:rPr>
              <w:t>Учебные учреждения</w:t>
            </w:r>
          </w:p>
        </w:tc>
        <w:tc>
          <w:tcPr>
            <w:tcW w:w="667" w:type="pct"/>
            <w:shd w:val="clear" w:color="auto" w:fill="auto"/>
            <w:noWrap/>
            <w:vAlign w:val="bottom"/>
          </w:tcPr>
          <w:p w:rsidR="009F3285" w:rsidRPr="00A5746B" w:rsidRDefault="009F3285" w:rsidP="00895D64">
            <w:pPr>
              <w:jc w:val="center"/>
              <w:rPr>
                <w:rFonts w:eastAsia="Times New Roman"/>
                <w:sz w:val="20"/>
                <w:lang w:eastAsia="ru-RU"/>
              </w:rPr>
            </w:pPr>
            <w:r w:rsidRPr="00A5746B">
              <w:rPr>
                <w:rFonts w:eastAsia="Times New Roman"/>
                <w:sz w:val="20"/>
                <w:lang w:eastAsia="ru-RU"/>
              </w:rPr>
              <w:t> </w:t>
            </w:r>
          </w:p>
        </w:tc>
        <w:tc>
          <w:tcPr>
            <w:tcW w:w="692" w:type="pct"/>
            <w:shd w:val="clear" w:color="auto" w:fill="auto"/>
            <w:noWrap/>
            <w:vAlign w:val="bottom"/>
          </w:tcPr>
          <w:p w:rsidR="009F3285" w:rsidRPr="00A5746B" w:rsidRDefault="009F3285" w:rsidP="00895D64">
            <w:pPr>
              <w:jc w:val="center"/>
              <w:rPr>
                <w:rFonts w:eastAsia="Times New Roman"/>
                <w:sz w:val="20"/>
                <w:lang w:eastAsia="ru-RU"/>
              </w:rPr>
            </w:pPr>
            <w:r w:rsidRPr="00A5746B">
              <w:rPr>
                <w:rFonts w:eastAsia="Times New Roman"/>
                <w:sz w:val="20"/>
                <w:lang w:eastAsia="ru-RU"/>
              </w:rPr>
              <w:t> </w:t>
            </w:r>
          </w:p>
        </w:tc>
      </w:tr>
      <w:tr w:rsidR="00800725" w:rsidRPr="00A5746B" w:rsidTr="00800725">
        <w:tc>
          <w:tcPr>
            <w:tcW w:w="335" w:type="pct"/>
            <w:vMerge/>
            <w:shd w:val="clear" w:color="auto" w:fill="auto"/>
            <w:vAlign w:val="center"/>
          </w:tcPr>
          <w:p w:rsidR="009F3285" w:rsidRPr="00A5746B" w:rsidRDefault="009F3285" w:rsidP="00F504B4">
            <w:pPr>
              <w:pStyle w:val="ab"/>
              <w:numPr>
                <w:ilvl w:val="0"/>
                <w:numId w:val="27"/>
              </w:numPr>
              <w:ind w:left="0" w:firstLine="0"/>
              <w:jc w:val="left"/>
              <w:rPr>
                <w:rFonts w:eastAsia="Times New Roman"/>
                <w:sz w:val="20"/>
                <w:szCs w:val="22"/>
                <w:lang w:eastAsia="ru-RU"/>
              </w:rPr>
            </w:pPr>
          </w:p>
        </w:tc>
        <w:tc>
          <w:tcPr>
            <w:tcW w:w="1760" w:type="pct"/>
            <w:vMerge/>
            <w:shd w:val="clear" w:color="auto" w:fill="auto"/>
            <w:vAlign w:val="center"/>
          </w:tcPr>
          <w:p w:rsidR="009F3285" w:rsidRPr="00A5746B" w:rsidRDefault="009F3285" w:rsidP="00895D64">
            <w:pPr>
              <w:jc w:val="left"/>
              <w:rPr>
                <w:rFonts w:eastAsia="Times New Roman"/>
                <w:sz w:val="20"/>
                <w:lang w:eastAsia="ru-RU"/>
              </w:rPr>
            </w:pPr>
          </w:p>
        </w:tc>
        <w:tc>
          <w:tcPr>
            <w:tcW w:w="1545" w:type="pct"/>
            <w:shd w:val="clear" w:color="auto" w:fill="auto"/>
          </w:tcPr>
          <w:p w:rsidR="009F3285" w:rsidRPr="00A5746B" w:rsidRDefault="009F3285" w:rsidP="00895D64">
            <w:pPr>
              <w:jc w:val="center"/>
              <w:rPr>
                <w:rFonts w:eastAsia="Times New Roman"/>
                <w:sz w:val="20"/>
                <w:lang w:eastAsia="ru-RU"/>
              </w:rPr>
            </w:pPr>
            <w:r w:rsidRPr="00A5746B">
              <w:rPr>
                <w:rFonts w:eastAsia="Times New Roman"/>
                <w:sz w:val="20"/>
                <w:lang w:eastAsia="ru-RU"/>
              </w:rPr>
              <w:t>Лечебные</w:t>
            </w:r>
            <w:r w:rsidR="003F3107" w:rsidRPr="00A5746B">
              <w:rPr>
                <w:rFonts w:eastAsia="Times New Roman"/>
                <w:sz w:val="20"/>
                <w:lang w:eastAsia="ru-RU"/>
              </w:rPr>
              <w:t xml:space="preserve"> </w:t>
            </w:r>
            <w:r w:rsidRPr="00A5746B">
              <w:rPr>
                <w:rFonts w:eastAsia="Times New Roman"/>
                <w:sz w:val="20"/>
                <w:lang w:eastAsia="ru-RU"/>
              </w:rPr>
              <w:t>учреждения</w:t>
            </w:r>
          </w:p>
        </w:tc>
        <w:tc>
          <w:tcPr>
            <w:tcW w:w="667" w:type="pct"/>
            <w:shd w:val="clear" w:color="auto" w:fill="auto"/>
            <w:noWrap/>
            <w:vAlign w:val="bottom"/>
          </w:tcPr>
          <w:p w:rsidR="009F3285" w:rsidRPr="00A5746B" w:rsidRDefault="009F3285" w:rsidP="00895D64">
            <w:pPr>
              <w:jc w:val="center"/>
              <w:rPr>
                <w:rFonts w:eastAsia="Times New Roman"/>
                <w:sz w:val="20"/>
                <w:lang w:eastAsia="ru-RU"/>
              </w:rPr>
            </w:pPr>
            <w:r w:rsidRPr="00A5746B">
              <w:rPr>
                <w:rFonts w:eastAsia="Times New Roman"/>
                <w:sz w:val="20"/>
                <w:lang w:eastAsia="ru-RU"/>
              </w:rPr>
              <w:t>1</w:t>
            </w:r>
          </w:p>
        </w:tc>
        <w:tc>
          <w:tcPr>
            <w:tcW w:w="692" w:type="pct"/>
            <w:shd w:val="clear" w:color="auto" w:fill="auto"/>
            <w:noWrap/>
            <w:vAlign w:val="bottom"/>
          </w:tcPr>
          <w:p w:rsidR="009F3285" w:rsidRPr="00A5746B" w:rsidRDefault="009F3285" w:rsidP="00895D64">
            <w:pPr>
              <w:jc w:val="center"/>
              <w:rPr>
                <w:rFonts w:eastAsia="Times New Roman"/>
                <w:sz w:val="20"/>
                <w:lang w:eastAsia="ru-RU"/>
              </w:rPr>
            </w:pPr>
            <w:r w:rsidRPr="00A5746B">
              <w:rPr>
                <w:rFonts w:eastAsia="Times New Roman"/>
                <w:sz w:val="20"/>
                <w:lang w:eastAsia="ru-RU"/>
              </w:rPr>
              <w:t>311,9</w:t>
            </w:r>
          </w:p>
        </w:tc>
      </w:tr>
      <w:tr w:rsidR="00800725" w:rsidRPr="00A5746B" w:rsidTr="00800725">
        <w:tc>
          <w:tcPr>
            <w:tcW w:w="335" w:type="pct"/>
            <w:vMerge/>
            <w:shd w:val="clear" w:color="auto" w:fill="auto"/>
            <w:vAlign w:val="center"/>
          </w:tcPr>
          <w:p w:rsidR="009F3285" w:rsidRPr="00A5746B" w:rsidRDefault="009F3285" w:rsidP="00F504B4">
            <w:pPr>
              <w:pStyle w:val="ab"/>
              <w:numPr>
                <w:ilvl w:val="0"/>
                <w:numId w:val="27"/>
              </w:numPr>
              <w:ind w:left="0" w:firstLine="0"/>
              <w:jc w:val="left"/>
              <w:rPr>
                <w:rFonts w:eastAsia="Times New Roman"/>
                <w:sz w:val="20"/>
                <w:szCs w:val="22"/>
                <w:lang w:eastAsia="ru-RU"/>
              </w:rPr>
            </w:pPr>
          </w:p>
        </w:tc>
        <w:tc>
          <w:tcPr>
            <w:tcW w:w="1760" w:type="pct"/>
            <w:vMerge/>
            <w:shd w:val="clear" w:color="auto" w:fill="auto"/>
            <w:vAlign w:val="center"/>
          </w:tcPr>
          <w:p w:rsidR="009F3285" w:rsidRPr="00A5746B" w:rsidRDefault="009F3285" w:rsidP="00895D64">
            <w:pPr>
              <w:jc w:val="left"/>
              <w:rPr>
                <w:rFonts w:eastAsia="Times New Roman"/>
                <w:sz w:val="20"/>
                <w:lang w:eastAsia="ru-RU"/>
              </w:rPr>
            </w:pPr>
          </w:p>
        </w:tc>
        <w:tc>
          <w:tcPr>
            <w:tcW w:w="1545" w:type="pct"/>
            <w:shd w:val="clear" w:color="auto" w:fill="auto"/>
          </w:tcPr>
          <w:p w:rsidR="009F3285" w:rsidRPr="00A5746B" w:rsidRDefault="009F3285" w:rsidP="00895D64">
            <w:pPr>
              <w:jc w:val="center"/>
              <w:rPr>
                <w:rFonts w:eastAsia="Times New Roman"/>
                <w:sz w:val="20"/>
                <w:lang w:eastAsia="ru-RU"/>
              </w:rPr>
            </w:pPr>
            <w:r w:rsidRPr="00A5746B">
              <w:rPr>
                <w:rFonts w:eastAsia="Times New Roman"/>
                <w:sz w:val="20"/>
                <w:lang w:eastAsia="ru-RU"/>
              </w:rPr>
              <w:t>Здания соцкультбыта</w:t>
            </w:r>
          </w:p>
        </w:tc>
        <w:tc>
          <w:tcPr>
            <w:tcW w:w="667" w:type="pct"/>
            <w:shd w:val="clear" w:color="auto" w:fill="auto"/>
            <w:noWrap/>
            <w:vAlign w:val="bottom"/>
          </w:tcPr>
          <w:p w:rsidR="009F3285" w:rsidRPr="00A5746B" w:rsidRDefault="009F3285" w:rsidP="00895D64">
            <w:pPr>
              <w:jc w:val="center"/>
              <w:rPr>
                <w:rFonts w:eastAsia="Times New Roman"/>
                <w:sz w:val="20"/>
                <w:lang w:eastAsia="ru-RU"/>
              </w:rPr>
            </w:pPr>
            <w:r w:rsidRPr="00A5746B">
              <w:rPr>
                <w:rFonts w:eastAsia="Times New Roman"/>
                <w:sz w:val="20"/>
                <w:lang w:eastAsia="ru-RU"/>
              </w:rPr>
              <w:t>2</w:t>
            </w:r>
          </w:p>
        </w:tc>
        <w:tc>
          <w:tcPr>
            <w:tcW w:w="692" w:type="pct"/>
            <w:shd w:val="clear" w:color="auto" w:fill="auto"/>
            <w:noWrap/>
            <w:vAlign w:val="bottom"/>
          </w:tcPr>
          <w:p w:rsidR="009F3285" w:rsidRPr="00A5746B" w:rsidRDefault="009F3285" w:rsidP="00895D64">
            <w:pPr>
              <w:jc w:val="center"/>
              <w:rPr>
                <w:rFonts w:eastAsia="Times New Roman"/>
                <w:sz w:val="20"/>
                <w:lang w:eastAsia="ru-RU"/>
              </w:rPr>
            </w:pPr>
            <w:r w:rsidRPr="00A5746B">
              <w:rPr>
                <w:rFonts w:eastAsia="Times New Roman"/>
                <w:sz w:val="20"/>
                <w:lang w:eastAsia="ru-RU"/>
              </w:rPr>
              <w:t>4911,6</w:t>
            </w:r>
          </w:p>
        </w:tc>
      </w:tr>
      <w:tr w:rsidR="00800725" w:rsidRPr="00A5746B" w:rsidTr="00800725">
        <w:tc>
          <w:tcPr>
            <w:tcW w:w="335" w:type="pct"/>
            <w:vMerge/>
            <w:shd w:val="clear" w:color="auto" w:fill="auto"/>
            <w:vAlign w:val="center"/>
          </w:tcPr>
          <w:p w:rsidR="009F3285" w:rsidRPr="00A5746B" w:rsidRDefault="009F3285" w:rsidP="00F504B4">
            <w:pPr>
              <w:pStyle w:val="ab"/>
              <w:numPr>
                <w:ilvl w:val="0"/>
                <w:numId w:val="27"/>
              </w:numPr>
              <w:ind w:left="0" w:firstLine="0"/>
              <w:jc w:val="left"/>
              <w:rPr>
                <w:rFonts w:eastAsia="Times New Roman"/>
                <w:sz w:val="20"/>
                <w:szCs w:val="22"/>
                <w:lang w:eastAsia="ru-RU"/>
              </w:rPr>
            </w:pPr>
          </w:p>
        </w:tc>
        <w:tc>
          <w:tcPr>
            <w:tcW w:w="1760" w:type="pct"/>
            <w:vMerge/>
            <w:shd w:val="clear" w:color="auto" w:fill="auto"/>
            <w:vAlign w:val="center"/>
          </w:tcPr>
          <w:p w:rsidR="009F3285" w:rsidRPr="00A5746B" w:rsidRDefault="009F3285" w:rsidP="00895D64">
            <w:pPr>
              <w:jc w:val="left"/>
              <w:rPr>
                <w:rFonts w:eastAsia="Times New Roman"/>
                <w:sz w:val="20"/>
                <w:lang w:eastAsia="ru-RU"/>
              </w:rPr>
            </w:pPr>
          </w:p>
        </w:tc>
        <w:tc>
          <w:tcPr>
            <w:tcW w:w="1545" w:type="pct"/>
            <w:shd w:val="clear" w:color="auto" w:fill="auto"/>
          </w:tcPr>
          <w:p w:rsidR="009F3285" w:rsidRPr="00A5746B" w:rsidRDefault="009F3285" w:rsidP="00895D64">
            <w:pPr>
              <w:jc w:val="center"/>
              <w:rPr>
                <w:rFonts w:eastAsia="Times New Roman"/>
                <w:sz w:val="20"/>
                <w:lang w:eastAsia="ru-RU"/>
              </w:rPr>
            </w:pPr>
            <w:r w:rsidRPr="00A5746B">
              <w:rPr>
                <w:rFonts w:eastAsia="Times New Roman"/>
                <w:sz w:val="20"/>
                <w:lang w:eastAsia="ru-RU"/>
              </w:rPr>
              <w:t xml:space="preserve"> Прочие</w:t>
            </w:r>
          </w:p>
        </w:tc>
        <w:tc>
          <w:tcPr>
            <w:tcW w:w="667" w:type="pct"/>
            <w:shd w:val="clear" w:color="auto" w:fill="auto"/>
            <w:noWrap/>
            <w:vAlign w:val="bottom"/>
          </w:tcPr>
          <w:p w:rsidR="009F3285" w:rsidRPr="00A5746B" w:rsidRDefault="009F3285" w:rsidP="00895D64">
            <w:pPr>
              <w:jc w:val="center"/>
              <w:rPr>
                <w:rFonts w:eastAsia="Times New Roman"/>
                <w:sz w:val="20"/>
                <w:lang w:eastAsia="ru-RU"/>
              </w:rPr>
            </w:pPr>
            <w:r w:rsidRPr="00A5746B">
              <w:rPr>
                <w:rFonts w:eastAsia="Times New Roman"/>
                <w:sz w:val="20"/>
                <w:lang w:eastAsia="ru-RU"/>
              </w:rPr>
              <w:t>1</w:t>
            </w:r>
          </w:p>
        </w:tc>
        <w:tc>
          <w:tcPr>
            <w:tcW w:w="692" w:type="pct"/>
            <w:shd w:val="clear" w:color="auto" w:fill="auto"/>
            <w:noWrap/>
            <w:vAlign w:val="bottom"/>
          </w:tcPr>
          <w:p w:rsidR="009F3285" w:rsidRPr="00A5746B" w:rsidRDefault="009F3285" w:rsidP="00895D64">
            <w:pPr>
              <w:jc w:val="center"/>
              <w:rPr>
                <w:rFonts w:eastAsia="Times New Roman"/>
                <w:sz w:val="20"/>
                <w:lang w:eastAsia="ru-RU"/>
              </w:rPr>
            </w:pPr>
            <w:r w:rsidRPr="00A5746B">
              <w:rPr>
                <w:rFonts w:eastAsia="Times New Roman"/>
                <w:sz w:val="20"/>
                <w:lang w:eastAsia="ru-RU"/>
              </w:rPr>
              <w:t>448,8</w:t>
            </w:r>
          </w:p>
        </w:tc>
      </w:tr>
      <w:tr w:rsidR="00800725" w:rsidRPr="00A5746B" w:rsidTr="00800725">
        <w:tc>
          <w:tcPr>
            <w:tcW w:w="335" w:type="pct"/>
            <w:vMerge w:val="restart"/>
            <w:shd w:val="clear" w:color="auto" w:fill="auto"/>
            <w:vAlign w:val="center"/>
          </w:tcPr>
          <w:p w:rsidR="009F3285" w:rsidRPr="00A5746B" w:rsidRDefault="009F3285" w:rsidP="00F504B4">
            <w:pPr>
              <w:pStyle w:val="ab"/>
              <w:numPr>
                <w:ilvl w:val="0"/>
                <w:numId w:val="27"/>
              </w:numPr>
              <w:ind w:left="0" w:firstLine="0"/>
              <w:jc w:val="left"/>
              <w:rPr>
                <w:rFonts w:eastAsia="Times New Roman"/>
                <w:sz w:val="20"/>
                <w:szCs w:val="22"/>
                <w:lang w:eastAsia="ru-RU"/>
              </w:rPr>
            </w:pPr>
          </w:p>
        </w:tc>
        <w:tc>
          <w:tcPr>
            <w:tcW w:w="1760" w:type="pct"/>
            <w:vMerge w:val="restart"/>
            <w:shd w:val="clear" w:color="auto" w:fill="auto"/>
            <w:vAlign w:val="center"/>
          </w:tcPr>
          <w:p w:rsidR="009F3285" w:rsidRPr="00A5746B" w:rsidRDefault="009F3285" w:rsidP="009F3285">
            <w:pPr>
              <w:jc w:val="center"/>
              <w:rPr>
                <w:sz w:val="20"/>
              </w:rPr>
            </w:pPr>
            <w:r w:rsidRPr="00A5746B">
              <w:rPr>
                <w:sz w:val="20"/>
              </w:rPr>
              <w:t>Котельная (с.Елово, ул. Школьная, 11а)</w:t>
            </w:r>
          </w:p>
        </w:tc>
        <w:tc>
          <w:tcPr>
            <w:tcW w:w="1545" w:type="pct"/>
            <w:shd w:val="clear" w:color="auto" w:fill="auto"/>
          </w:tcPr>
          <w:p w:rsidR="009F3285" w:rsidRPr="00A5746B" w:rsidRDefault="009F3285" w:rsidP="00895D64">
            <w:pPr>
              <w:jc w:val="center"/>
              <w:rPr>
                <w:rFonts w:eastAsia="Times New Roman"/>
                <w:sz w:val="20"/>
                <w:lang w:eastAsia="ru-RU"/>
              </w:rPr>
            </w:pPr>
            <w:r w:rsidRPr="00A5746B">
              <w:rPr>
                <w:rFonts w:eastAsia="Times New Roman"/>
                <w:sz w:val="20"/>
                <w:lang w:eastAsia="ru-RU"/>
              </w:rPr>
              <w:t>Жилые здания</w:t>
            </w:r>
          </w:p>
        </w:tc>
        <w:tc>
          <w:tcPr>
            <w:tcW w:w="667" w:type="pct"/>
            <w:shd w:val="clear" w:color="auto" w:fill="auto"/>
            <w:noWrap/>
            <w:vAlign w:val="bottom"/>
          </w:tcPr>
          <w:p w:rsidR="009F3285" w:rsidRPr="00A5746B" w:rsidRDefault="009F3285" w:rsidP="00895D64">
            <w:pPr>
              <w:jc w:val="center"/>
              <w:rPr>
                <w:rFonts w:eastAsia="Times New Roman"/>
                <w:sz w:val="20"/>
                <w:lang w:eastAsia="ru-RU"/>
              </w:rPr>
            </w:pPr>
            <w:r w:rsidRPr="00A5746B">
              <w:rPr>
                <w:rFonts w:eastAsia="Times New Roman"/>
                <w:sz w:val="20"/>
                <w:lang w:eastAsia="ru-RU"/>
              </w:rPr>
              <w:t> </w:t>
            </w:r>
          </w:p>
        </w:tc>
        <w:tc>
          <w:tcPr>
            <w:tcW w:w="692" w:type="pct"/>
            <w:shd w:val="clear" w:color="auto" w:fill="auto"/>
            <w:noWrap/>
            <w:vAlign w:val="bottom"/>
          </w:tcPr>
          <w:p w:rsidR="009F3285" w:rsidRPr="00A5746B" w:rsidRDefault="009F3285" w:rsidP="00895D64">
            <w:pPr>
              <w:jc w:val="center"/>
              <w:rPr>
                <w:rFonts w:eastAsia="Times New Roman"/>
                <w:sz w:val="20"/>
                <w:lang w:eastAsia="ru-RU"/>
              </w:rPr>
            </w:pPr>
            <w:r w:rsidRPr="00A5746B">
              <w:rPr>
                <w:rFonts w:eastAsia="Times New Roman"/>
                <w:sz w:val="20"/>
                <w:lang w:eastAsia="ru-RU"/>
              </w:rPr>
              <w:t> </w:t>
            </w:r>
          </w:p>
        </w:tc>
      </w:tr>
      <w:tr w:rsidR="00800725" w:rsidRPr="00A5746B" w:rsidTr="00800725">
        <w:tc>
          <w:tcPr>
            <w:tcW w:w="335" w:type="pct"/>
            <w:vMerge/>
            <w:shd w:val="clear" w:color="auto" w:fill="auto"/>
            <w:vAlign w:val="center"/>
          </w:tcPr>
          <w:p w:rsidR="009F3285" w:rsidRPr="00A5746B" w:rsidRDefault="009F3285" w:rsidP="00F504B4">
            <w:pPr>
              <w:pStyle w:val="ab"/>
              <w:numPr>
                <w:ilvl w:val="0"/>
                <w:numId w:val="27"/>
              </w:numPr>
              <w:ind w:left="0" w:firstLine="0"/>
              <w:jc w:val="left"/>
              <w:rPr>
                <w:rFonts w:eastAsia="Times New Roman"/>
                <w:sz w:val="20"/>
                <w:szCs w:val="22"/>
                <w:lang w:eastAsia="ru-RU"/>
              </w:rPr>
            </w:pPr>
          </w:p>
        </w:tc>
        <w:tc>
          <w:tcPr>
            <w:tcW w:w="1760" w:type="pct"/>
            <w:vMerge/>
            <w:shd w:val="clear" w:color="auto" w:fill="auto"/>
            <w:vAlign w:val="center"/>
          </w:tcPr>
          <w:p w:rsidR="009F3285" w:rsidRPr="00A5746B" w:rsidRDefault="009F3285" w:rsidP="00895D64">
            <w:pPr>
              <w:jc w:val="left"/>
              <w:rPr>
                <w:rFonts w:eastAsia="Times New Roman"/>
                <w:sz w:val="20"/>
                <w:lang w:eastAsia="ru-RU"/>
              </w:rPr>
            </w:pPr>
          </w:p>
        </w:tc>
        <w:tc>
          <w:tcPr>
            <w:tcW w:w="1545" w:type="pct"/>
            <w:shd w:val="clear" w:color="auto" w:fill="auto"/>
          </w:tcPr>
          <w:p w:rsidR="009F3285" w:rsidRPr="00A5746B" w:rsidRDefault="009F3285" w:rsidP="00895D64">
            <w:pPr>
              <w:jc w:val="center"/>
              <w:rPr>
                <w:rFonts w:eastAsia="Times New Roman"/>
                <w:sz w:val="20"/>
                <w:lang w:eastAsia="ru-RU"/>
              </w:rPr>
            </w:pPr>
            <w:r w:rsidRPr="00A5746B">
              <w:rPr>
                <w:rFonts w:eastAsia="Times New Roman"/>
                <w:sz w:val="20"/>
                <w:lang w:eastAsia="ru-RU"/>
              </w:rPr>
              <w:t xml:space="preserve"> Детские учреждения</w:t>
            </w:r>
          </w:p>
        </w:tc>
        <w:tc>
          <w:tcPr>
            <w:tcW w:w="667" w:type="pct"/>
            <w:shd w:val="clear" w:color="auto" w:fill="auto"/>
            <w:noWrap/>
            <w:vAlign w:val="bottom"/>
          </w:tcPr>
          <w:p w:rsidR="009F3285" w:rsidRPr="00A5746B" w:rsidRDefault="009F3285" w:rsidP="00895D64">
            <w:pPr>
              <w:jc w:val="center"/>
              <w:rPr>
                <w:rFonts w:eastAsia="Times New Roman"/>
                <w:sz w:val="20"/>
                <w:lang w:eastAsia="ru-RU"/>
              </w:rPr>
            </w:pPr>
            <w:r w:rsidRPr="00A5746B">
              <w:rPr>
                <w:rFonts w:eastAsia="Times New Roman"/>
                <w:sz w:val="20"/>
                <w:lang w:eastAsia="ru-RU"/>
              </w:rPr>
              <w:t> </w:t>
            </w:r>
          </w:p>
        </w:tc>
        <w:tc>
          <w:tcPr>
            <w:tcW w:w="692" w:type="pct"/>
            <w:shd w:val="clear" w:color="auto" w:fill="auto"/>
            <w:noWrap/>
            <w:vAlign w:val="bottom"/>
          </w:tcPr>
          <w:p w:rsidR="009F3285" w:rsidRPr="00A5746B" w:rsidRDefault="009F3285" w:rsidP="00895D64">
            <w:pPr>
              <w:jc w:val="center"/>
              <w:rPr>
                <w:rFonts w:eastAsia="Times New Roman"/>
                <w:sz w:val="20"/>
                <w:lang w:eastAsia="ru-RU"/>
              </w:rPr>
            </w:pPr>
            <w:r w:rsidRPr="00A5746B">
              <w:rPr>
                <w:rFonts w:eastAsia="Times New Roman"/>
                <w:sz w:val="20"/>
                <w:lang w:eastAsia="ru-RU"/>
              </w:rPr>
              <w:t> </w:t>
            </w:r>
          </w:p>
        </w:tc>
      </w:tr>
      <w:tr w:rsidR="00800725" w:rsidRPr="00A5746B" w:rsidTr="00800725">
        <w:tc>
          <w:tcPr>
            <w:tcW w:w="335" w:type="pct"/>
            <w:vMerge/>
            <w:shd w:val="clear" w:color="auto" w:fill="auto"/>
            <w:vAlign w:val="center"/>
          </w:tcPr>
          <w:p w:rsidR="009F3285" w:rsidRPr="00A5746B" w:rsidRDefault="009F3285" w:rsidP="00F504B4">
            <w:pPr>
              <w:pStyle w:val="ab"/>
              <w:numPr>
                <w:ilvl w:val="0"/>
                <w:numId w:val="27"/>
              </w:numPr>
              <w:ind w:left="0" w:firstLine="0"/>
              <w:jc w:val="left"/>
              <w:rPr>
                <w:rFonts w:eastAsia="Times New Roman"/>
                <w:sz w:val="20"/>
                <w:szCs w:val="22"/>
                <w:lang w:eastAsia="ru-RU"/>
              </w:rPr>
            </w:pPr>
          </w:p>
        </w:tc>
        <w:tc>
          <w:tcPr>
            <w:tcW w:w="1760" w:type="pct"/>
            <w:vMerge/>
            <w:shd w:val="clear" w:color="auto" w:fill="auto"/>
            <w:vAlign w:val="center"/>
          </w:tcPr>
          <w:p w:rsidR="009F3285" w:rsidRPr="00A5746B" w:rsidRDefault="009F3285" w:rsidP="00895D64">
            <w:pPr>
              <w:jc w:val="left"/>
              <w:rPr>
                <w:rFonts w:eastAsia="Times New Roman"/>
                <w:sz w:val="20"/>
                <w:lang w:eastAsia="ru-RU"/>
              </w:rPr>
            </w:pPr>
          </w:p>
        </w:tc>
        <w:tc>
          <w:tcPr>
            <w:tcW w:w="1545" w:type="pct"/>
            <w:shd w:val="clear" w:color="auto" w:fill="auto"/>
          </w:tcPr>
          <w:p w:rsidR="009F3285" w:rsidRPr="00A5746B" w:rsidRDefault="009F3285" w:rsidP="00895D64">
            <w:pPr>
              <w:jc w:val="center"/>
              <w:rPr>
                <w:rFonts w:eastAsia="Times New Roman"/>
                <w:sz w:val="20"/>
                <w:lang w:eastAsia="ru-RU"/>
              </w:rPr>
            </w:pPr>
            <w:r w:rsidRPr="00A5746B">
              <w:rPr>
                <w:rFonts w:eastAsia="Times New Roman"/>
                <w:sz w:val="20"/>
                <w:lang w:eastAsia="ru-RU"/>
              </w:rPr>
              <w:t>Учебные учреждения</w:t>
            </w:r>
          </w:p>
        </w:tc>
        <w:tc>
          <w:tcPr>
            <w:tcW w:w="667" w:type="pct"/>
            <w:shd w:val="clear" w:color="auto" w:fill="auto"/>
            <w:noWrap/>
            <w:vAlign w:val="bottom"/>
          </w:tcPr>
          <w:p w:rsidR="009F3285" w:rsidRPr="00A5746B" w:rsidRDefault="009F3285" w:rsidP="00895D64">
            <w:pPr>
              <w:jc w:val="center"/>
              <w:rPr>
                <w:rFonts w:eastAsia="Times New Roman"/>
                <w:sz w:val="20"/>
                <w:lang w:eastAsia="ru-RU"/>
              </w:rPr>
            </w:pPr>
            <w:r w:rsidRPr="00A5746B">
              <w:rPr>
                <w:rFonts w:eastAsia="Times New Roman"/>
                <w:sz w:val="20"/>
                <w:lang w:eastAsia="ru-RU"/>
              </w:rPr>
              <w:t>1</w:t>
            </w:r>
          </w:p>
        </w:tc>
        <w:tc>
          <w:tcPr>
            <w:tcW w:w="692" w:type="pct"/>
            <w:shd w:val="clear" w:color="auto" w:fill="auto"/>
            <w:noWrap/>
            <w:vAlign w:val="bottom"/>
          </w:tcPr>
          <w:p w:rsidR="009F3285" w:rsidRPr="00A5746B" w:rsidRDefault="009F3285" w:rsidP="00895D64">
            <w:pPr>
              <w:jc w:val="center"/>
              <w:rPr>
                <w:rFonts w:eastAsia="Times New Roman"/>
                <w:sz w:val="20"/>
                <w:lang w:eastAsia="ru-RU"/>
              </w:rPr>
            </w:pPr>
            <w:r w:rsidRPr="00A5746B">
              <w:rPr>
                <w:rFonts w:eastAsia="Times New Roman"/>
                <w:sz w:val="20"/>
                <w:lang w:eastAsia="ru-RU"/>
              </w:rPr>
              <w:t>6464,6</w:t>
            </w:r>
          </w:p>
        </w:tc>
      </w:tr>
      <w:tr w:rsidR="00800725" w:rsidRPr="00A5746B" w:rsidTr="00800725">
        <w:tc>
          <w:tcPr>
            <w:tcW w:w="335" w:type="pct"/>
            <w:vMerge/>
            <w:shd w:val="clear" w:color="auto" w:fill="auto"/>
            <w:vAlign w:val="center"/>
          </w:tcPr>
          <w:p w:rsidR="009F3285" w:rsidRPr="00A5746B" w:rsidRDefault="009F3285" w:rsidP="00F504B4">
            <w:pPr>
              <w:pStyle w:val="ab"/>
              <w:numPr>
                <w:ilvl w:val="0"/>
                <w:numId w:val="27"/>
              </w:numPr>
              <w:ind w:left="0" w:firstLine="0"/>
              <w:jc w:val="left"/>
              <w:rPr>
                <w:rFonts w:eastAsia="Times New Roman"/>
                <w:sz w:val="20"/>
                <w:szCs w:val="22"/>
                <w:lang w:eastAsia="ru-RU"/>
              </w:rPr>
            </w:pPr>
          </w:p>
        </w:tc>
        <w:tc>
          <w:tcPr>
            <w:tcW w:w="1760" w:type="pct"/>
            <w:vMerge/>
            <w:shd w:val="clear" w:color="auto" w:fill="auto"/>
            <w:vAlign w:val="center"/>
          </w:tcPr>
          <w:p w:rsidR="009F3285" w:rsidRPr="00A5746B" w:rsidRDefault="009F3285" w:rsidP="00895D64">
            <w:pPr>
              <w:jc w:val="left"/>
              <w:rPr>
                <w:rFonts w:eastAsia="Times New Roman"/>
                <w:sz w:val="20"/>
                <w:lang w:eastAsia="ru-RU"/>
              </w:rPr>
            </w:pPr>
          </w:p>
        </w:tc>
        <w:tc>
          <w:tcPr>
            <w:tcW w:w="1545" w:type="pct"/>
            <w:shd w:val="clear" w:color="auto" w:fill="auto"/>
          </w:tcPr>
          <w:p w:rsidR="009F3285" w:rsidRPr="00A5746B" w:rsidRDefault="009F3285" w:rsidP="00895D64">
            <w:pPr>
              <w:jc w:val="center"/>
              <w:rPr>
                <w:rFonts w:eastAsia="Times New Roman"/>
                <w:sz w:val="20"/>
                <w:lang w:eastAsia="ru-RU"/>
              </w:rPr>
            </w:pPr>
            <w:r w:rsidRPr="00A5746B">
              <w:rPr>
                <w:rFonts w:eastAsia="Times New Roman"/>
                <w:sz w:val="20"/>
                <w:lang w:eastAsia="ru-RU"/>
              </w:rPr>
              <w:t>Лечебные</w:t>
            </w:r>
            <w:r w:rsidR="003F3107" w:rsidRPr="00A5746B">
              <w:rPr>
                <w:rFonts w:eastAsia="Times New Roman"/>
                <w:sz w:val="20"/>
                <w:lang w:eastAsia="ru-RU"/>
              </w:rPr>
              <w:t xml:space="preserve"> </w:t>
            </w:r>
            <w:r w:rsidRPr="00A5746B">
              <w:rPr>
                <w:rFonts w:eastAsia="Times New Roman"/>
                <w:sz w:val="20"/>
                <w:lang w:eastAsia="ru-RU"/>
              </w:rPr>
              <w:t>учреждения</w:t>
            </w:r>
          </w:p>
        </w:tc>
        <w:tc>
          <w:tcPr>
            <w:tcW w:w="667" w:type="pct"/>
            <w:shd w:val="clear" w:color="auto" w:fill="auto"/>
            <w:noWrap/>
            <w:vAlign w:val="bottom"/>
          </w:tcPr>
          <w:p w:rsidR="009F3285" w:rsidRPr="00A5746B" w:rsidRDefault="009F3285" w:rsidP="00895D64">
            <w:pPr>
              <w:jc w:val="center"/>
              <w:rPr>
                <w:rFonts w:eastAsia="Times New Roman"/>
                <w:sz w:val="20"/>
                <w:lang w:eastAsia="ru-RU"/>
              </w:rPr>
            </w:pPr>
            <w:r w:rsidRPr="00A5746B">
              <w:rPr>
                <w:rFonts w:eastAsia="Times New Roman"/>
                <w:sz w:val="20"/>
                <w:lang w:eastAsia="ru-RU"/>
              </w:rPr>
              <w:t> </w:t>
            </w:r>
          </w:p>
        </w:tc>
        <w:tc>
          <w:tcPr>
            <w:tcW w:w="692" w:type="pct"/>
            <w:shd w:val="clear" w:color="auto" w:fill="auto"/>
            <w:noWrap/>
            <w:vAlign w:val="bottom"/>
          </w:tcPr>
          <w:p w:rsidR="009F3285" w:rsidRPr="00A5746B" w:rsidRDefault="009F3285" w:rsidP="00895D64">
            <w:pPr>
              <w:jc w:val="center"/>
              <w:rPr>
                <w:rFonts w:eastAsia="Times New Roman"/>
                <w:sz w:val="20"/>
                <w:lang w:eastAsia="ru-RU"/>
              </w:rPr>
            </w:pPr>
            <w:r w:rsidRPr="00A5746B">
              <w:rPr>
                <w:rFonts w:eastAsia="Times New Roman"/>
                <w:sz w:val="20"/>
                <w:lang w:eastAsia="ru-RU"/>
              </w:rPr>
              <w:t> </w:t>
            </w:r>
          </w:p>
        </w:tc>
      </w:tr>
      <w:tr w:rsidR="00800725" w:rsidRPr="00A5746B" w:rsidTr="00800725">
        <w:tc>
          <w:tcPr>
            <w:tcW w:w="335" w:type="pct"/>
            <w:vMerge/>
            <w:shd w:val="clear" w:color="auto" w:fill="auto"/>
            <w:vAlign w:val="center"/>
          </w:tcPr>
          <w:p w:rsidR="009F3285" w:rsidRPr="00A5746B" w:rsidRDefault="009F3285" w:rsidP="00F504B4">
            <w:pPr>
              <w:pStyle w:val="ab"/>
              <w:numPr>
                <w:ilvl w:val="0"/>
                <w:numId w:val="27"/>
              </w:numPr>
              <w:ind w:left="0" w:firstLine="0"/>
              <w:jc w:val="left"/>
              <w:rPr>
                <w:rFonts w:eastAsia="Times New Roman"/>
                <w:sz w:val="20"/>
                <w:szCs w:val="22"/>
                <w:lang w:eastAsia="ru-RU"/>
              </w:rPr>
            </w:pPr>
          </w:p>
        </w:tc>
        <w:tc>
          <w:tcPr>
            <w:tcW w:w="1760" w:type="pct"/>
            <w:vMerge/>
            <w:shd w:val="clear" w:color="auto" w:fill="auto"/>
            <w:vAlign w:val="center"/>
          </w:tcPr>
          <w:p w:rsidR="009F3285" w:rsidRPr="00A5746B" w:rsidRDefault="009F3285" w:rsidP="00895D64">
            <w:pPr>
              <w:jc w:val="left"/>
              <w:rPr>
                <w:rFonts w:eastAsia="Times New Roman"/>
                <w:sz w:val="20"/>
                <w:lang w:eastAsia="ru-RU"/>
              </w:rPr>
            </w:pPr>
          </w:p>
        </w:tc>
        <w:tc>
          <w:tcPr>
            <w:tcW w:w="1545" w:type="pct"/>
            <w:shd w:val="clear" w:color="auto" w:fill="auto"/>
          </w:tcPr>
          <w:p w:rsidR="009F3285" w:rsidRPr="00A5746B" w:rsidRDefault="009F3285" w:rsidP="00895D64">
            <w:pPr>
              <w:jc w:val="center"/>
              <w:rPr>
                <w:rFonts w:eastAsia="Times New Roman"/>
                <w:sz w:val="20"/>
                <w:lang w:eastAsia="ru-RU"/>
              </w:rPr>
            </w:pPr>
            <w:r w:rsidRPr="00A5746B">
              <w:rPr>
                <w:rFonts w:eastAsia="Times New Roman"/>
                <w:sz w:val="20"/>
                <w:lang w:eastAsia="ru-RU"/>
              </w:rPr>
              <w:t>Здания соцкультбыта</w:t>
            </w:r>
          </w:p>
        </w:tc>
        <w:tc>
          <w:tcPr>
            <w:tcW w:w="667" w:type="pct"/>
            <w:shd w:val="clear" w:color="auto" w:fill="auto"/>
            <w:noWrap/>
            <w:vAlign w:val="bottom"/>
          </w:tcPr>
          <w:p w:rsidR="009F3285" w:rsidRPr="00A5746B" w:rsidRDefault="009F3285" w:rsidP="00895D64">
            <w:pPr>
              <w:jc w:val="center"/>
              <w:rPr>
                <w:rFonts w:eastAsia="Times New Roman"/>
                <w:sz w:val="20"/>
                <w:lang w:eastAsia="ru-RU"/>
              </w:rPr>
            </w:pPr>
            <w:r w:rsidRPr="00A5746B">
              <w:rPr>
                <w:rFonts w:eastAsia="Times New Roman"/>
                <w:sz w:val="20"/>
                <w:lang w:eastAsia="ru-RU"/>
              </w:rPr>
              <w:t> </w:t>
            </w:r>
          </w:p>
        </w:tc>
        <w:tc>
          <w:tcPr>
            <w:tcW w:w="692" w:type="pct"/>
            <w:shd w:val="clear" w:color="auto" w:fill="auto"/>
            <w:noWrap/>
            <w:vAlign w:val="bottom"/>
          </w:tcPr>
          <w:p w:rsidR="009F3285" w:rsidRPr="00A5746B" w:rsidRDefault="009F3285" w:rsidP="00895D64">
            <w:pPr>
              <w:jc w:val="center"/>
              <w:rPr>
                <w:rFonts w:eastAsia="Times New Roman"/>
                <w:sz w:val="20"/>
                <w:lang w:eastAsia="ru-RU"/>
              </w:rPr>
            </w:pPr>
            <w:r w:rsidRPr="00A5746B">
              <w:rPr>
                <w:rFonts w:eastAsia="Times New Roman"/>
                <w:sz w:val="20"/>
                <w:lang w:eastAsia="ru-RU"/>
              </w:rPr>
              <w:t> </w:t>
            </w:r>
          </w:p>
        </w:tc>
      </w:tr>
      <w:tr w:rsidR="00800725" w:rsidRPr="00A5746B" w:rsidTr="00800725">
        <w:tc>
          <w:tcPr>
            <w:tcW w:w="335" w:type="pct"/>
            <w:vMerge/>
            <w:shd w:val="clear" w:color="auto" w:fill="auto"/>
            <w:vAlign w:val="center"/>
          </w:tcPr>
          <w:p w:rsidR="009F3285" w:rsidRPr="00A5746B" w:rsidRDefault="009F3285" w:rsidP="00F504B4">
            <w:pPr>
              <w:pStyle w:val="ab"/>
              <w:numPr>
                <w:ilvl w:val="0"/>
                <w:numId w:val="27"/>
              </w:numPr>
              <w:ind w:left="0" w:firstLine="0"/>
              <w:jc w:val="left"/>
              <w:rPr>
                <w:rFonts w:eastAsia="Times New Roman"/>
                <w:sz w:val="20"/>
                <w:szCs w:val="22"/>
                <w:lang w:eastAsia="ru-RU"/>
              </w:rPr>
            </w:pPr>
          </w:p>
        </w:tc>
        <w:tc>
          <w:tcPr>
            <w:tcW w:w="1760" w:type="pct"/>
            <w:vMerge/>
            <w:shd w:val="clear" w:color="auto" w:fill="auto"/>
            <w:vAlign w:val="center"/>
          </w:tcPr>
          <w:p w:rsidR="009F3285" w:rsidRPr="00A5746B" w:rsidRDefault="009F3285" w:rsidP="00895D64">
            <w:pPr>
              <w:jc w:val="left"/>
              <w:rPr>
                <w:rFonts w:eastAsia="Times New Roman"/>
                <w:sz w:val="20"/>
                <w:lang w:eastAsia="ru-RU"/>
              </w:rPr>
            </w:pPr>
          </w:p>
        </w:tc>
        <w:tc>
          <w:tcPr>
            <w:tcW w:w="1545" w:type="pct"/>
            <w:shd w:val="clear" w:color="auto" w:fill="auto"/>
          </w:tcPr>
          <w:p w:rsidR="009F3285" w:rsidRPr="00A5746B" w:rsidRDefault="009F3285" w:rsidP="00895D64">
            <w:pPr>
              <w:jc w:val="center"/>
              <w:rPr>
                <w:rFonts w:eastAsia="Times New Roman"/>
                <w:sz w:val="20"/>
                <w:lang w:eastAsia="ru-RU"/>
              </w:rPr>
            </w:pPr>
            <w:r w:rsidRPr="00A5746B">
              <w:rPr>
                <w:rFonts w:eastAsia="Times New Roman"/>
                <w:sz w:val="20"/>
                <w:lang w:eastAsia="ru-RU"/>
              </w:rPr>
              <w:t xml:space="preserve"> Прочие</w:t>
            </w:r>
          </w:p>
        </w:tc>
        <w:tc>
          <w:tcPr>
            <w:tcW w:w="667" w:type="pct"/>
            <w:shd w:val="clear" w:color="auto" w:fill="auto"/>
            <w:noWrap/>
            <w:vAlign w:val="bottom"/>
          </w:tcPr>
          <w:p w:rsidR="009F3285" w:rsidRPr="00A5746B" w:rsidRDefault="009F3285" w:rsidP="00895D64">
            <w:pPr>
              <w:jc w:val="center"/>
              <w:rPr>
                <w:rFonts w:eastAsia="Times New Roman"/>
                <w:sz w:val="20"/>
                <w:lang w:eastAsia="ru-RU"/>
              </w:rPr>
            </w:pPr>
            <w:r w:rsidRPr="00A5746B">
              <w:rPr>
                <w:rFonts w:eastAsia="Times New Roman"/>
                <w:sz w:val="20"/>
                <w:lang w:eastAsia="ru-RU"/>
              </w:rPr>
              <w:t> </w:t>
            </w:r>
          </w:p>
        </w:tc>
        <w:tc>
          <w:tcPr>
            <w:tcW w:w="692" w:type="pct"/>
            <w:shd w:val="clear" w:color="auto" w:fill="auto"/>
            <w:noWrap/>
            <w:vAlign w:val="bottom"/>
          </w:tcPr>
          <w:p w:rsidR="009F3285" w:rsidRPr="00A5746B" w:rsidRDefault="009F3285" w:rsidP="00895D64">
            <w:pPr>
              <w:jc w:val="center"/>
              <w:rPr>
                <w:rFonts w:eastAsia="Times New Roman"/>
                <w:sz w:val="20"/>
                <w:lang w:eastAsia="ru-RU"/>
              </w:rPr>
            </w:pPr>
            <w:r w:rsidRPr="00A5746B">
              <w:rPr>
                <w:rFonts w:eastAsia="Times New Roman"/>
                <w:sz w:val="20"/>
                <w:lang w:eastAsia="ru-RU"/>
              </w:rPr>
              <w:t> </w:t>
            </w:r>
          </w:p>
        </w:tc>
      </w:tr>
      <w:tr w:rsidR="00800725" w:rsidRPr="00A5746B" w:rsidTr="00800725">
        <w:tc>
          <w:tcPr>
            <w:tcW w:w="335" w:type="pct"/>
            <w:vMerge w:val="restart"/>
            <w:shd w:val="clear" w:color="auto" w:fill="auto"/>
            <w:vAlign w:val="center"/>
          </w:tcPr>
          <w:p w:rsidR="009F3285" w:rsidRPr="00A5746B" w:rsidRDefault="009F3285" w:rsidP="00F504B4">
            <w:pPr>
              <w:pStyle w:val="ab"/>
              <w:numPr>
                <w:ilvl w:val="0"/>
                <w:numId w:val="27"/>
              </w:numPr>
              <w:ind w:left="0" w:firstLine="0"/>
              <w:jc w:val="left"/>
              <w:rPr>
                <w:rFonts w:eastAsia="Times New Roman"/>
                <w:sz w:val="20"/>
                <w:szCs w:val="22"/>
                <w:lang w:eastAsia="ru-RU"/>
              </w:rPr>
            </w:pPr>
          </w:p>
        </w:tc>
        <w:tc>
          <w:tcPr>
            <w:tcW w:w="1760" w:type="pct"/>
            <w:vMerge w:val="restart"/>
            <w:shd w:val="clear" w:color="auto" w:fill="auto"/>
            <w:vAlign w:val="center"/>
          </w:tcPr>
          <w:p w:rsidR="009F3285" w:rsidRPr="00A5746B" w:rsidRDefault="009F3285" w:rsidP="009F3285">
            <w:pPr>
              <w:jc w:val="center"/>
              <w:rPr>
                <w:rFonts w:eastAsia="Times New Roman"/>
                <w:sz w:val="20"/>
                <w:lang w:eastAsia="ru-RU"/>
              </w:rPr>
            </w:pPr>
            <w:r w:rsidRPr="00A5746B">
              <w:rPr>
                <w:sz w:val="20"/>
              </w:rPr>
              <w:t>Котельная (п.Яр, ул. Пролетарская, 14)</w:t>
            </w:r>
          </w:p>
        </w:tc>
        <w:tc>
          <w:tcPr>
            <w:tcW w:w="1545" w:type="pct"/>
            <w:shd w:val="clear" w:color="auto" w:fill="auto"/>
          </w:tcPr>
          <w:p w:rsidR="009F3285" w:rsidRPr="00A5746B" w:rsidRDefault="009F3285" w:rsidP="00895D64">
            <w:pPr>
              <w:jc w:val="center"/>
              <w:rPr>
                <w:rFonts w:eastAsia="Times New Roman"/>
                <w:sz w:val="20"/>
                <w:lang w:eastAsia="ru-RU"/>
              </w:rPr>
            </w:pPr>
            <w:r w:rsidRPr="00A5746B">
              <w:rPr>
                <w:rFonts w:eastAsia="Times New Roman"/>
                <w:sz w:val="20"/>
                <w:lang w:eastAsia="ru-RU"/>
              </w:rPr>
              <w:t>Жилые здания</w:t>
            </w:r>
          </w:p>
        </w:tc>
        <w:tc>
          <w:tcPr>
            <w:tcW w:w="667" w:type="pct"/>
            <w:shd w:val="clear" w:color="auto" w:fill="auto"/>
            <w:noWrap/>
            <w:vAlign w:val="bottom"/>
          </w:tcPr>
          <w:p w:rsidR="009F3285" w:rsidRPr="00A5746B" w:rsidRDefault="009F3285" w:rsidP="00895D64">
            <w:pPr>
              <w:jc w:val="center"/>
              <w:rPr>
                <w:rFonts w:eastAsia="Times New Roman"/>
                <w:sz w:val="20"/>
                <w:lang w:eastAsia="ru-RU"/>
              </w:rPr>
            </w:pPr>
            <w:r w:rsidRPr="00A5746B">
              <w:rPr>
                <w:rFonts w:eastAsia="Times New Roman"/>
                <w:sz w:val="20"/>
                <w:lang w:eastAsia="ru-RU"/>
              </w:rPr>
              <w:t> </w:t>
            </w:r>
          </w:p>
        </w:tc>
        <w:tc>
          <w:tcPr>
            <w:tcW w:w="692" w:type="pct"/>
            <w:shd w:val="clear" w:color="auto" w:fill="auto"/>
            <w:noWrap/>
            <w:vAlign w:val="bottom"/>
          </w:tcPr>
          <w:p w:rsidR="009F3285" w:rsidRPr="00A5746B" w:rsidRDefault="009F3285" w:rsidP="00895D64">
            <w:pPr>
              <w:jc w:val="center"/>
              <w:rPr>
                <w:rFonts w:eastAsia="Times New Roman"/>
                <w:sz w:val="20"/>
                <w:lang w:eastAsia="ru-RU"/>
              </w:rPr>
            </w:pPr>
            <w:r w:rsidRPr="00A5746B">
              <w:rPr>
                <w:rFonts w:eastAsia="Times New Roman"/>
                <w:sz w:val="20"/>
                <w:lang w:eastAsia="ru-RU"/>
              </w:rPr>
              <w:t> </w:t>
            </w:r>
          </w:p>
        </w:tc>
      </w:tr>
      <w:tr w:rsidR="00800725" w:rsidRPr="00A5746B" w:rsidTr="00800725">
        <w:tc>
          <w:tcPr>
            <w:tcW w:w="335" w:type="pct"/>
            <w:vMerge/>
            <w:shd w:val="clear" w:color="auto" w:fill="auto"/>
            <w:vAlign w:val="center"/>
          </w:tcPr>
          <w:p w:rsidR="009F3285" w:rsidRPr="00A5746B" w:rsidRDefault="009F3285" w:rsidP="00F504B4">
            <w:pPr>
              <w:pStyle w:val="ab"/>
              <w:numPr>
                <w:ilvl w:val="0"/>
                <w:numId w:val="27"/>
              </w:numPr>
              <w:ind w:left="0" w:firstLine="0"/>
              <w:jc w:val="left"/>
              <w:rPr>
                <w:rFonts w:eastAsia="Times New Roman"/>
                <w:sz w:val="20"/>
                <w:szCs w:val="22"/>
                <w:lang w:eastAsia="ru-RU"/>
              </w:rPr>
            </w:pPr>
          </w:p>
        </w:tc>
        <w:tc>
          <w:tcPr>
            <w:tcW w:w="1760" w:type="pct"/>
            <w:vMerge/>
            <w:shd w:val="clear" w:color="auto" w:fill="auto"/>
            <w:vAlign w:val="center"/>
          </w:tcPr>
          <w:p w:rsidR="009F3285" w:rsidRPr="00A5746B" w:rsidRDefault="009F3285" w:rsidP="00895D64">
            <w:pPr>
              <w:jc w:val="left"/>
              <w:rPr>
                <w:rFonts w:eastAsia="Times New Roman"/>
                <w:sz w:val="20"/>
                <w:lang w:eastAsia="ru-RU"/>
              </w:rPr>
            </w:pPr>
          </w:p>
        </w:tc>
        <w:tc>
          <w:tcPr>
            <w:tcW w:w="1545" w:type="pct"/>
            <w:shd w:val="clear" w:color="auto" w:fill="auto"/>
          </w:tcPr>
          <w:p w:rsidR="009F3285" w:rsidRPr="00A5746B" w:rsidRDefault="009F3285" w:rsidP="00895D64">
            <w:pPr>
              <w:jc w:val="center"/>
              <w:rPr>
                <w:rFonts w:eastAsia="Times New Roman"/>
                <w:sz w:val="20"/>
                <w:lang w:eastAsia="ru-RU"/>
              </w:rPr>
            </w:pPr>
            <w:r w:rsidRPr="00A5746B">
              <w:rPr>
                <w:rFonts w:eastAsia="Times New Roman"/>
                <w:sz w:val="20"/>
                <w:lang w:eastAsia="ru-RU"/>
              </w:rPr>
              <w:t xml:space="preserve"> Детские учреждения</w:t>
            </w:r>
          </w:p>
        </w:tc>
        <w:tc>
          <w:tcPr>
            <w:tcW w:w="667" w:type="pct"/>
            <w:shd w:val="clear" w:color="auto" w:fill="auto"/>
            <w:noWrap/>
            <w:vAlign w:val="bottom"/>
          </w:tcPr>
          <w:p w:rsidR="009F3285" w:rsidRPr="00A5746B" w:rsidRDefault="009F3285" w:rsidP="00895D64">
            <w:pPr>
              <w:jc w:val="center"/>
              <w:rPr>
                <w:rFonts w:eastAsia="Times New Roman"/>
                <w:sz w:val="20"/>
                <w:lang w:eastAsia="ru-RU"/>
              </w:rPr>
            </w:pPr>
            <w:r w:rsidRPr="00A5746B">
              <w:rPr>
                <w:rFonts w:eastAsia="Times New Roman"/>
                <w:sz w:val="20"/>
                <w:lang w:eastAsia="ru-RU"/>
              </w:rPr>
              <w:t> </w:t>
            </w:r>
          </w:p>
        </w:tc>
        <w:tc>
          <w:tcPr>
            <w:tcW w:w="692" w:type="pct"/>
            <w:shd w:val="clear" w:color="auto" w:fill="auto"/>
            <w:noWrap/>
            <w:vAlign w:val="bottom"/>
          </w:tcPr>
          <w:p w:rsidR="009F3285" w:rsidRPr="00A5746B" w:rsidRDefault="009F3285" w:rsidP="00895D64">
            <w:pPr>
              <w:jc w:val="center"/>
              <w:rPr>
                <w:rFonts w:eastAsia="Times New Roman"/>
                <w:sz w:val="20"/>
                <w:lang w:eastAsia="ru-RU"/>
              </w:rPr>
            </w:pPr>
            <w:r w:rsidRPr="00A5746B">
              <w:rPr>
                <w:rFonts w:eastAsia="Times New Roman"/>
                <w:sz w:val="20"/>
                <w:lang w:eastAsia="ru-RU"/>
              </w:rPr>
              <w:t> </w:t>
            </w:r>
          </w:p>
        </w:tc>
      </w:tr>
      <w:tr w:rsidR="00800725" w:rsidRPr="00A5746B" w:rsidTr="00800725">
        <w:tc>
          <w:tcPr>
            <w:tcW w:w="335" w:type="pct"/>
            <w:vMerge/>
            <w:shd w:val="clear" w:color="auto" w:fill="auto"/>
            <w:vAlign w:val="center"/>
          </w:tcPr>
          <w:p w:rsidR="009F3285" w:rsidRPr="00A5746B" w:rsidRDefault="009F3285" w:rsidP="00F504B4">
            <w:pPr>
              <w:pStyle w:val="ab"/>
              <w:numPr>
                <w:ilvl w:val="0"/>
                <w:numId w:val="27"/>
              </w:numPr>
              <w:ind w:left="0" w:firstLine="0"/>
              <w:jc w:val="left"/>
              <w:rPr>
                <w:rFonts w:eastAsia="Times New Roman"/>
                <w:sz w:val="20"/>
                <w:szCs w:val="22"/>
                <w:lang w:eastAsia="ru-RU"/>
              </w:rPr>
            </w:pPr>
          </w:p>
        </w:tc>
        <w:tc>
          <w:tcPr>
            <w:tcW w:w="1760" w:type="pct"/>
            <w:vMerge/>
            <w:shd w:val="clear" w:color="auto" w:fill="auto"/>
            <w:vAlign w:val="center"/>
          </w:tcPr>
          <w:p w:rsidR="009F3285" w:rsidRPr="00A5746B" w:rsidRDefault="009F3285" w:rsidP="00895D64">
            <w:pPr>
              <w:jc w:val="left"/>
              <w:rPr>
                <w:rFonts w:eastAsia="Times New Roman"/>
                <w:sz w:val="20"/>
                <w:lang w:eastAsia="ru-RU"/>
              </w:rPr>
            </w:pPr>
          </w:p>
        </w:tc>
        <w:tc>
          <w:tcPr>
            <w:tcW w:w="1545" w:type="pct"/>
            <w:shd w:val="clear" w:color="auto" w:fill="auto"/>
          </w:tcPr>
          <w:p w:rsidR="009F3285" w:rsidRPr="00A5746B" w:rsidRDefault="009F3285" w:rsidP="00895D64">
            <w:pPr>
              <w:jc w:val="center"/>
              <w:rPr>
                <w:rFonts w:eastAsia="Times New Roman"/>
                <w:sz w:val="20"/>
                <w:lang w:eastAsia="ru-RU"/>
              </w:rPr>
            </w:pPr>
            <w:r w:rsidRPr="00A5746B">
              <w:rPr>
                <w:rFonts w:eastAsia="Times New Roman"/>
                <w:sz w:val="20"/>
                <w:lang w:eastAsia="ru-RU"/>
              </w:rPr>
              <w:t>Учебные учреждения</w:t>
            </w:r>
          </w:p>
        </w:tc>
        <w:tc>
          <w:tcPr>
            <w:tcW w:w="667" w:type="pct"/>
            <w:shd w:val="clear" w:color="auto" w:fill="auto"/>
            <w:noWrap/>
            <w:vAlign w:val="bottom"/>
          </w:tcPr>
          <w:p w:rsidR="009F3285" w:rsidRPr="00A5746B" w:rsidRDefault="009F3285" w:rsidP="00895D64">
            <w:pPr>
              <w:jc w:val="center"/>
              <w:rPr>
                <w:rFonts w:eastAsia="Times New Roman"/>
                <w:sz w:val="20"/>
                <w:lang w:eastAsia="ru-RU"/>
              </w:rPr>
            </w:pPr>
            <w:r w:rsidRPr="00A5746B">
              <w:rPr>
                <w:rFonts w:eastAsia="Times New Roman"/>
                <w:sz w:val="20"/>
                <w:lang w:eastAsia="ru-RU"/>
              </w:rPr>
              <w:t> </w:t>
            </w:r>
          </w:p>
        </w:tc>
        <w:tc>
          <w:tcPr>
            <w:tcW w:w="692" w:type="pct"/>
            <w:shd w:val="clear" w:color="auto" w:fill="auto"/>
            <w:noWrap/>
            <w:vAlign w:val="bottom"/>
          </w:tcPr>
          <w:p w:rsidR="009F3285" w:rsidRPr="00A5746B" w:rsidRDefault="009F3285" w:rsidP="00895D64">
            <w:pPr>
              <w:jc w:val="center"/>
              <w:rPr>
                <w:rFonts w:eastAsia="Times New Roman"/>
                <w:sz w:val="20"/>
                <w:lang w:eastAsia="ru-RU"/>
              </w:rPr>
            </w:pPr>
            <w:r w:rsidRPr="00A5746B">
              <w:rPr>
                <w:rFonts w:eastAsia="Times New Roman"/>
                <w:sz w:val="20"/>
                <w:lang w:eastAsia="ru-RU"/>
              </w:rPr>
              <w:t> </w:t>
            </w:r>
          </w:p>
        </w:tc>
      </w:tr>
      <w:tr w:rsidR="00800725" w:rsidRPr="00A5746B" w:rsidTr="00800725">
        <w:tc>
          <w:tcPr>
            <w:tcW w:w="335" w:type="pct"/>
            <w:vMerge/>
            <w:shd w:val="clear" w:color="auto" w:fill="auto"/>
            <w:vAlign w:val="center"/>
          </w:tcPr>
          <w:p w:rsidR="009F3285" w:rsidRPr="00A5746B" w:rsidRDefault="009F3285" w:rsidP="00F504B4">
            <w:pPr>
              <w:pStyle w:val="ab"/>
              <w:numPr>
                <w:ilvl w:val="0"/>
                <w:numId w:val="27"/>
              </w:numPr>
              <w:ind w:left="0" w:firstLine="0"/>
              <w:jc w:val="left"/>
              <w:rPr>
                <w:rFonts w:eastAsia="Times New Roman"/>
                <w:sz w:val="20"/>
                <w:szCs w:val="22"/>
                <w:lang w:eastAsia="ru-RU"/>
              </w:rPr>
            </w:pPr>
          </w:p>
        </w:tc>
        <w:tc>
          <w:tcPr>
            <w:tcW w:w="1760" w:type="pct"/>
            <w:vMerge/>
            <w:shd w:val="clear" w:color="auto" w:fill="auto"/>
            <w:vAlign w:val="center"/>
          </w:tcPr>
          <w:p w:rsidR="009F3285" w:rsidRPr="00A5746B" w:rsidRDefault="009F3285" w:rsidP="00895D64">
            <w:pPr>
              <w:jc w:val="left"/>
              <w:rPr>
                <w:rFonts w:eastAsia="Times New Roman"/>
                <w:sz w:val="20"/>
                <w:lang w:eastAsia="ru-RU"/>
              </w:rPr>
            </w:pPr>
          </w:p>
        </w:tc>
        <w:tc>
          <w:tcPr>
            <w:tcW w:w="1545" w:type="pct"/>
            <w:shd w:val="clear" w:color="auto" w:fill="auto"/>
          </w:tcPr>
          <w:p w:rsidR="009F3285" w:rsidRPr="00A5746B" w:rsidRDefault="009F3285" w:rsidP="00895D64">
            <w:pPr>
              <w:jc w:val="center"/>
              <w:rPr>
                <w:rFonts w:eastAsia="Times New Roman"/>
                <w:sz w:val="20"/>
                <w:lang w:eastAsia="ru-RU"/>
              </w:rPr>
            </w:pPr>
            <w:r w:rsidRPr="00A5746B">
              <w:rPr>
                <w:rFonts w:eastAsia="Times New Roman"/>
                <w:sz w:val="20"/>
                <w:lang w:eastAsia="ru-RU"/>
              </w:rPr>
              <w:t>Лечебные</w:t>
            </w:r>
            <w:r w:rsidR="003F3107" w:rsidRPr="00A5746B">
              <w:rPr>
                <w:rFonts w:eastAsia="Times New Roman"/>
                <w:sz w:val="20"/>
                <w:lang w:eastAsia="ru-RU"/>
              </w:rPr>
              <w:t xml:space="preserve"> </w:t>
            </w:r>
            <w:r w:rsidRPr="00A5746B">
              <w:rPr>
                <w:rFonts w:eastAsia="Times New Roman"/>
                <w:sz w:val="20"/>
                <w:lang w:eastAsia="ru-RU"/>
              </w:rPr>
              <w:t>учреждения</w:t>
            </w:r>
          </w:p>
        </w:tc>
        <w:tc>
          <w:tcPr>
            <w:tcW w:w="667" w:type="pct"/>
            <w:shd w:val="clear" w:color="auto" w:fill="auto"/>
            <w:noWrap/>
            <w:vAlign w:val="bottom"/>
          </w:tcPr>
          <w:p w:rsidR="009F3285" w:rsidRPr="00A5746B" w:rsidRDefault="009F3285" w:rsidP="00895D64">
            <w:pPr>
              <w:jc w:val="center"/>
              <w:rPr>
                <w:rFonts w:eastAsia="Times New Roman"/>
                <w:sz w:val="20"/>
                <w:lang w:eastAsia="ru-RU"/>
              </w:rPr>
            </w:pPr>
            <w:r w:rsidRPr="00A5746B">
              <w:rPr>
                <w:rFonts w:eastAsia="Times New Roman"/>
                <w:sz w:val="20"/>
                <w:lang w:eastAsia="ru-RU"/>
              </w:rPr>
              <w:t> </w:t>
            </w:r>
          </w:p>
        </w:tc>
        <w:tc>
          <w:tcPr>
            <w:tcW w:w="692" w:type="pct"/>
            <w:shd w:val="clear" w:color="auto" w:fill="auto"/>
            <w:noWrap/>
            <w:vAlign w:val="bottom"/>
          </w:tcPr>
          <w:p w:rsidR="009F3285" w:rsidRPr="00A5746B" w:rsidRDefault="009F3285" w:rsidP="00895D64">
            <w:pPr>
              <w:jc w:val="center"/>
              <w:rPr>
                <w:rFonts w:eastAsia="Times New Roman"/>
                <w:sz w:val="20"/>
                <w:lang w:eastAsia="ru-RU"/>
              </w:rPr>
            </w:pPr>
            <w:r w:rsidRPr="00A5746B">
              <w:rPr>
                <w:rFonts w:eastAsia="Times New Roman"/>
                <w:sz w:val="20"/>
                <w:lang w:eastAsia="ru-RU"/>
              </w:rPr>
              <w:t> </w:t>
            </w:r>
          </w:p>
        </w:tc>
      </w:tr>
      <w:tr w:rsidR="00800725" w:rsidRPr="00A5746B" w:rsidTr="00800725">
        <w:tc>
          <w:tcPr>
            <w:tcW w:w="335" w:type="pct"/>
            <w:vMerge/>
            <w:shd w:val="clear" w:color="auto" w:fill="auto"/>
            <w:vAlign w:val="center"/>
          </w:tcPr>
          <w:p w:rsidR="009F3285" w:rsidRPr="00A5746B" w:rsidRDefault="009F3285" w:rsidP="00F504B4">
            <w:pPr>
              <w:pStyle w:val="ab"/>
              <w:numPr>
                <w:ilvl w:val="0"/>
                <w:numId w:val="27"/>
              </w:numPr>
              <w:ind w:left="0" w:firstLine="0"/>
              <w:jc w:val="left"/>
              <w:rPr>
                <w:rFonts w:eastAsia="Times New Roman"/>
                <w:sz w:val="20"/>
                <w:szCs w:val="22"/>
                <w:lang w:eastAsia="ru-RU"/>
              </w:rPr>
            </w:pPr>
          </w:p>
        </w:tc>
        <w:tc>
          <w:tcPr>
            <w:tcW w:w="1760" w:type="pct"/>
            <w:vMerge/>
            <w:shd w:val="clear" w:color="auto" w:fill="auto"/>
            <w:vAlign w:val="center"/>
          </w:tcPr>
          <w:p w:rsidR="009F3285" w:rsidRPr="00A5746B" w:rsidRDefault="009F3285" w:rsidP="00895D64">
            <w:pPr>
              <w:jc w:val="left"/>
              <w:rPr>
                <w:rFonts w:eastAsia="Times New Roman"/>
                <w:sz w:val="20"/>
                <w:lang w:eastAsia="ru-RU"/>
              </w:rPr>
            </w:pPr>
          </w:p>
        </w:tc>
        <w:tc>
          <w:tcPr>
            <w:tcW w:w="1545" w:type="pct"/>
            <w:shd w:val="clear" w:color="auto" w:fill="auto"/>
          </w:tcPr>
          <w:p w:rsidR="009F3285" w:rsidRPr="00A5746B" w:rsidRDefault="009F3285" w:rsidP="00895D64">
            <w:pPr>
              <w:jc w:val="center"/>
              <w:rPr>
                <w:rFonts w:eastAsia="Times New Roman"/>
                <w:sz w:val="20"/>
                <w:lang w:eastAsia="ru-RU"/>
              </w:rPr>
            </w:pPr>
            <w:r w:rsidRPr="00A5746B">
              <w:rPr>
                <w:rFonts w:eastAsia="Times New Roman"/>
                <w:sz w:val="20"/>
                <w:lang w:eastAsia="ru-RU"/>
              </w:rPr>
              <w:t>Здания соцкультбыта</w:t>
            </w:r>
          </w:p>
        </w:tc>
        <w:tc>
          <w:tcPr>
            <w:tcW w:w="667" w:type="pct"/>
            <w:shd w:val="clear" w:color="auto" w:fill="auto"/>
            <w:noWrap/>
            <w:vAlign w:val="bottom"/>
          </w:tcPr>
          <w:p w:rsidR="009F3285" w:rsidRPr="00A5746B" w:rsidRDefault="009F3285" w:rsidP="00895D64">
            <w:pPr>
              <w:jc w:val="center"/>
              <w:rPr>
                <w:rFonts w:eastAsia="Times New Roman"/>
                <w:sz w:val="20"/>
                <w:lang w:eastAsia="ru-RU"/>
              </w:rPr>
            </w:pPr>
            <w:r w:rsidRPr="00A5746B">
              <w:rPr>
                <w:rFonts w:eastAsia="Times New Roman"/>
                <w:sz w:val="20"/>
                <w:lang w:eastAsia="ru-RU"/>
              </w:rPr>
              <w:t>2</w:t>
            </w:r>
          </w:p>
        </w:tc>
        <w:tc>
          <w:tcPr>
            <w:tcW w:w="692" w:type="pct"/>
            <w:shd w:val="clear" w:color="auto" w:fill="auto"/>
            <w:noWrap/>
            <w:vAlign w:val="bottom"/>
          </w:tcPr>
          <w:p w:rsidR="009F3285" w:rsidRPr="00A5746B" w:rsidRDefault="009F3285" w:rsidP="00895D64">
            <w:pPr>
              <w:jc w:val="center"/>
              <w:rPr>
                <w:rFonts w:eastAsia="Times New Roman"/>
                <w:sz w:val="20"/>
                <w:lang w:eastAsia="ru-RU"/>
              </w:rPr>
            </w:pPr>
            <w:r w:rsidRPr="00A5746B">
              <w:rPr>
                <w:rFonts w:eastAsia="Times New Roman"/>
                <w:sz w:val="20"/>
                <w:lang w:eastAsia="ru-RU"/>
              </w:rPr>
              <w:t>1930,5</w:t>
            </w:r>
          </w:p>
        </w:tc>
      </w:tr>
      <w:tr w:rsidR="00800725" w:rsidRPr="00A5746B" w:rsidTr="00800725">
        <w:tc>
          <w:tcPr>
            <w:tcW w:w="335" w:type="pct"/>
            <w:vMerge/>
            <w:shd w:val="clear" w:color="auto" w:fill="auto"/>
            <w:vAlign w:val="center"/>
          </w:tcPr>
          <w:p w:rsidR="009F3285" w:rsidRPr="00A5746B" w:rsidRDefault="009F3285" w:rsidP="00F504B4">
            <w:pPr>
              <w:pStyle w:val="ab"/>
              <w:numPr>
                <w:ilvl w:val="0"/>
                <w:numId w:val="27"/>
              </w:numPr>
              <w:ind w:left="0" w:firstLine="0"/>
              <w:jc w:val="left"/>
              <w:rPr>
                <w:rFonts w:eastAsia="Times New Roman"/>
                <w:sz w:val="20"/>
                <w:szCs w:val="22"/>
                <w:lang w:eastAsia="ru-RU"/>
              </w:rPr>
            </w:pPr>
          </w:p>
        </w:tc>
        <w:tc>
          <w:tcPr>
            <w:tcW w:w="1760" w:type="pct"/>
            <w:vMerge/>
            <w:shd w:val="clear" w:color="auto" w:fill="auto"/>
            <w:vAlign w:val="center"/>
          </w:tcPr>
          <w:p w:rsidR="009F3285" w:rsidRPr="00A5746B" w:rsidRDefault="009F3285" w:rsidP="00895D64">
            <w:pPr>
              <w:jc w:val="left"/>
              <w:rPr>
                <w:rFonts w:eastAsia="Times New Roman"/>
                <w:sz w:val="20"/>
                <w:lang w:eastAsia="ru-RU"/>
              </w:rPr>
            </w:pPr>
          </w:p>
        </w:tc>
        <w:tc>
          <w:tcPr>
            <w:tcW w:w="1545" w:type="pct"/>
            <w:shd w:val="clear" w:color="auto" w:fill="auto"/>
          </w:tcPr>
          <w:p w:rsidR="009F3285" w:rsidRPr="00A5746B" w:rsidRDefault="009F3285" w:rsidP="00895D64">
            <w:pPr>
              <w:jc w:val="center"/>
              <w:rPr>
                <w:rFonts w:eastAsia="Times New Roman"/>
                <w:sz w:val="20"/>
                <w:lang w:eastAsia="ru-RU"/>
              </w:rPr>
            </w:pPr>
            <w:r w:rsidRPr="00A5746B">
              <w:rPr>
                <w:rFonts w:eastAsia="Times New Roman"/>
                <w:sz w:val="20"/>
                <w:lang w:eastAsia="ru-RU"/>
              </w:rPr>
              <w:t xml:space="preserve"> Прочие</w:t>
            </w:r>
          </w:p>
        </w:tc>
        <w:tc>
          <w:tcPr>
            <w:tcW w:w="667" w:type="pct"/>
            <w:shd w:val="clear" w:color="auto" w:fill="auto"/>
            <w:noWrap/>
            <w:vAlign w:val="bottom"/>
          </w:tcPr>
          <w:p w:rsidR="009F3285" w:rsidRPr="00A5746B" w:rsidRDefault="009F3285" w:rsidP="00895D64">
            <w:pPr>
              <w:jc w:val="center"/>
              <w:rPr>
                <w:rFonts w:eastAsia="Times New Roman"/>
                <w:sz w:val="20"/>
                <w:lang w:eastAsia="ru-RU"/>
              </w:rPr>
            </w:pPr>
            <w:r w:rsidRPr="00A5746B">
              <w:rPr>
                <w:rFonts w:eastAsia="Times New Roman"/>
                <w:sz w:val="20"/>
                <w:lang w:eastAsia="ru-RU"/>
              </w:rPr>
              <w:t> </w:t>
            </w:r>
          </w:p>
        </w:tc>
        <w:tc>
          <w:tcPr>
            <w:tcW w:w="692" w:type="pct"/>
            <w:shd w:val="clear" w:color="auto" w:fill="auto"/>
            <w:noWrap/>
            <w:vAlign w:val="bottom"/>
          </w:tcPr>
          <w:p w:rsidR="009F3285" w:rsidRPr="00A5746B" w:rsidRDefault="009F3285" w:rsidP="00895D64">
            <w:pPr>
              <w:jc w:val="center"/>
              <w:rPr>
                <w:rFonts w:eastAsia="Times New Roman"/>
                <w:sz w:val="20"/>
                <w:lang w:eastAsia="ru-RU"/>
              </w:rPr>
            </w:pPr>
            <w:r w:rsidRPr="00A5746B">
              <w:rPr>
                <w:rFonts w:eastAsia="Times New Roman"/>
                <w:sz w:val="20"/>
                <w:lang w:eastAsia="ru-RU"/>
              </w:rPr>
              <w:t> </w:t>
            </w:r>
          </w:p>
        </w:tc>
      </w:tr>
      <w:tr w:rsidR="00800725" w:rsidRPr="00A5746B" w:rsidTr="00800725">
        <w:tc>
          <w:tcPr>
            <w:tcW w:w="335" w:type="pct"/>
            <w:vMerge w:val="restart"/>
            <w:shd w:val="clear" w:color="auto" w:fill="auto"/>
            <w:vAlign w:val="center"/>
          </w:tcPr>
          <w:p w:rsidR="009F3285" w:rsidRPr="00A5746B" w:rsidRDefault="009F3285" w:rsidP="00F504B4">
            <w:pPr>
              <w:pStyle w:val="ab"/>
              <w:numPr>
                <w:ilvl w:val="0"/>
                <w:numId w:val="27"/>
              </w:numPr>
              <w:ind w:left="0" w:firstLine="0"/>
              <w:jc w:val="left"/>
              <w:rPr>
                <w:rFonts w:eastAsia="Times New Roman"/>
                <w:sz w:val="20"/>
                <w:szCs w:val="22"/>
                <w:lang w:eastAsia="ru-RU"/>
              </w:rPr>
            </w:pPr>
          </w:p>
        </w:tc>
        <w:tc>
          <w:tcPr>
            <w:tcW w:w="1760" w:type="pct"/>
            <w:vMerge w:val="restart"/>
            <w:shd w:val="clear" w:color="auto" w:fill="auto"/>
            <w:vAlign w:val="center"/>
          </w:tcPr>
          <w:p w:rsidR="009F3285" w:rsidRPr="00A5746B" w:rsidRDefault="009F3285" w:rsidP="009F3285">
            <w:pPr>
              <w:jc w:val="center"/>
              <w:rPr>
                <w:rFonts w:eastAsia="Times New Roman"/>
                <w:sz w:val="20"/>
                <w:lang w:eastAsia="ru-RU"/>
              </w:rPr>
            </w:pPr>
            <w:r w:rsidRPr="00A5746B">
              <w:rPr>
                <w:sz w:val="20"/>
              </w:rPr>
              <w:t>Котельная (п.Яр, ул. Горького, 23)</w:t>
            </w:r>
          </w:p>
        </w:tc>
        <w:tc>
          <w:tcPr>
            <w:tcW w:w="1545" w:type="pct"/>
            <w:shd w:val="clear" w:color="auto" w:fill="auto"/>
          </w:tcPr>
          <w:p w:rsidR="009F3285" w:rsidRPr="00A5746B" w:rsidRDefault="009F3285" w:rsidP="00895D64">
            <w:pPr>
              <w:jc w:val="center"/>
              <w:rPr>
                <w:rFonts w:eastAsia="Times New Roman"/>
                <w:sz w:val="20"/>
                <w:lang w:eastAsia="ru-RU"/>
              </w:rPr>
            </w:pPr>
            <w:r w:rsidRPr="00A5746B">
              <w:rPr>
                <w:rFonts w:eastAsia="Times New Roman"/>
                <w:sz w:val="20"/>
                <w:lang w:eastAsia="ru-RU"/>
              </w:rPr>
              <w:t>Жилые здания</w:t>
            </w:r>
          </w:p>
        </w:tc>
        <w:tc>
          <w:tcPr>
            <w:tcW w:w="667" w:type="pct"/>
            <w:shd w:val="clear" w:color="auto" w:fill="auto"/>
            <w:noWrap/>
            <w:vAlign w:val="bottom"/>
          </w:tcPr>
          <w:p w:rsidR="009F3285" w:rsidRPr="00A5746B" w:rsidRDefault="009F3285" w:rsidP="00895D64">
            <w:pPr>
              <w:jc w:val="center"/>
              <w:rPr>
                <w:rFonts w:eastAsia="Times New Roman"/>
                <w:sz w:val="20"/>
                <w:lang w:eastAsia="ru-RU"/>
              </w:rPr>
            </w:pPr>
            <w:r w:rsidRPr="00A5746B">
              <w:rPr>
                <w:rFonts w:eastAsia="Times New Roman"/>
                <w:sz w:val="20"/>
                <w:lang w:eastAsia="ru-RU"/>
              </w:rPr>
              <w:t>2</w:t>
            </w:r>
          </w:p>
        </w:tc>
        <w:tc>
          <w:tcPr>
            <w:tcW w:w="692" w:type="pct"/>
            <w:shd w:val="clear" w:color="auto" w:fill="auto"/>
            <w:noWrap/>
            <w:vAlign w:val="bottom"/>
          </w:tcPr>
          <w:p w:rsidR="009F3285" w:rsidRPr="00A5746B" w:rsidRDefault="009F3285" w:rsidP="00895D64">
            <w:pPr>
              <w:jc w:val="center"/>
              <w:rPr>
                <w:rFonts w:eastAsia="Times New Roman"/>
                <w:sz w:val="20"/>
                <w:lang w:eastAsia="ru-RU"/>
              </w:rPr>
            </w:pPr>
            <w:r w:rsidRPr="00A5746B">
              <w:rPr>
                <w:rFonts w:eastAsia="Times New Roman"/>
                <w:sz w:val="20"/>
                <w:lang w:eastAsia="ru-RU"/>
              </w:rPr>
              <w:t>1887</w:t>
            </w:r>
          </w:p>
        </w:tc>
      </w:tr>
      <w:tr w:rsidR="00800725" w:rsidRPr="00A5746B" w:rsidTr="00800725">
        <w:tc>
          <w:tcPr>
            <w:tcW w:w="335" w:type="pct"/>
            <w:vMerge/>
            <w:shd w:val="clear" w:color="auto" w:fill="auto"/>
            <w:vAlign w:val="center"/>
          </w:tcPr>
          <w:p w:rsidR="009F3285" w:rsidRPr="00A5746B" w:rsidRDefault="009F3285" w:rsidP="00895D64">
            <w:pPr>
              <w:jc w:val="left"/>
              <w:rPr>
                <w:rFonts w:eastAsia="Times New Roman"/>
                <w:sz w:val="20"/>
                <w:lang w:eastAsia="ru-RU"/>
              </w:rPr>
            </w:pPr>
          </w:p>
        </w:tc>
        <w:tc>
          <w:tcPr>
            <w:tcW w:w="1760" w:type="pct"/>
            <w:vMerge/>
            <w:shd w:val="clear" w:color="auto" w:fill="auto"/>
            <w:vAlign w:val="center"/>
          </w:tcPr>
          <w:p w:rsidR="009F3285" w:rsidRPr="00A5746B" w:rsidRDefault="009F3285" w:rsidP="00895D64">
            <w:pPr>
              <w:jc w:val="left"/>
              <w:rPr>
                <w:rFonts w:eastAsia="Times New Roman"/>
                <w:sz w:val="20"/>
                <w:lang w:eastAsia="ru-RU"/>
              </w:rPr>
            </w:pPr>
          </w:p>
        </w:tc>
        <w:tc>
          <w:tcPr>
            <w:tcW w:w="1545" w:type="pct"/>
            <w:shd w:val="clear" w:color="auto" w:fill="auto"/>
          </w:tcPr>
          <w:p w:rsidR="009F3285" w:rsidRPr="00A5746B" w:rsidRDefault="009F3285" w:rsidP="00895D64">
            <w:pPr>
              <w:jc w:val="center"/>
              <w:rPr>
                <w:rFonts w:eastAsia="Times New Roman"/>
                <w:sz w:val="20"/>
                <w:lang w:eastAsia="ru-RU"/>
              </w:rPr>
            </w:pPr>
            <w:r w:rsidRPr="00A5746B">
              <w:rPr>
                <w:rFonts w:eastAsia="Times New Roman"/>
                <w:sz w:val="20"/>
                <w:lang w:eastAsia="ru-RU"/>
              </w:rPr>
              <w:t xml:space="preserve"> Детские учреждения</w:t>
            </w:r>
          </w:p>
        </w:tc>
        <w:tc>
          <w:tcPr>
            <w:tcW w:w="667" w:type="pct"/>
            <w:shd w:val="clear" w:color="auto" w:fill="auto"/>
            <w:noWrap/>
            <w:vAlign w:val="bottom"/>
          </w:tcPr>
          <w:p w:rsidR="009F3285" w:rsidRPr="00A5746B" w:rsidRDefault="009F3285" w:rsidP="00895D64">
            <w:pPr>
              <w:jc w:val="center"/>
              <w:rPr>
                <w:rFonts w:eastAsia="Times New Roman"/>
                <w:sz w:val="20"/>
                <w:lang w:eastAsia="ru-RU"/>
              </w:rPr>
            </w:pPr>
            <w:r w:rsidRPr="00A5746B">
              <w:rPr>
                <w:rFonts w:eastAsia="Times New Roman"/>
                <w:sz w:val="20"/>
                <w:lang w:eastAsia="ru-RU"/>
              </w:rPr>
              <w:t> </w:t>
            </w:r>
          </w:p>
        </w:tc>
        <w:tc>
          <w:tcPr>
            <w:tcW w:w="692" w:type="pct"/>
            <w:shd w:val="clear" w:color="auto" w:fill="auto"/>
            <w:noWrap/>
            <w:vAlign w:val="bottom"/>
          </w:tcPr>
          <w:p w:rsidR="009F3285" w:rsidRPr="00A5746B" w:rsidRDefault="009F3285" w:rsidP="00895D64">
            <w:pPr>
              <w:jc w:val="center"/>
              <w:rPr>
                <w:rFonts w:eastAsia="Times New Roman"/>
                <w:sz w:val="20"/>
                <w:lang w:eastAsia="ru-RU"/>
              </w:rPr>
            </w:pPr>
            <w:r w:rsidRPr="00A5746B">
              <w:rPr>
                <w:rFonts w:eastAsia="Times New Roman"/>
                <w:sz w:val="20"/>
                <w:lang w:eastAsia="ru-RU"/>
              </w:rPr>
              <w:t> </w:t>
            </w:r>
          </w:p>
        </w:tc>
      </w:tr>
      <w:tr w:rsidR="00800725" w:rsidRPr="00A5746B" w:rsidTr="00800725">
        <w:tc>
          <w:tcPr>
            <w:tcW w:w="335" w:type="pct"/>
            <w:vMerge/>
            <w:shd w:val="clear" w:color="auto" w:fill="auto"/>
            <w:vAlign w:val="center"/>
          </w:tcPr>
          <w:p w:rsidR="009F3285" w:rsidRPr="00A5746B" w:rsidRDefault="009F3285" w:rsidP="00895D64">
            <w:pPr>
              <w:jc w:val="left"/>
              <w:rPr>
                <w:rFonts w:eastAsia="Times New Roman"/>
                <w:sz w:val="20"/>
                <w:lang w:eastAsia="ru-RU"/>
              </w:rPr>
            </w:pPr>
          </w:p>
        </w:tc>
        <w:tc>
          <w:tcPr>
            <w:tcW w:w="1760" w:type="pct"/>
            <w:vMerge/>
            <w:shd w:val="clear" w:color="auto" w:fill="auto"/>
            <w:vAlign w:val="center"/>
          </w:tcPr>
          <w:p w:rsidR="009F3285" w:rsidRPr="00A5746B" w:rsidRDefault="009F3285" w:rsidP="00895D64">
            <w:pPr>
              <w:jc w:val="left"/>
              <w:rPr>
                <w:rFonts w:eastAsia="Times New Roman"/>
                <w:sz w:val="20"/>
                <w:lang w:eastAsia="ru-RU"/>
              </w:rPr>
            </w:pPr>
          </w:p>
        </w:tc>
        <w:tc>
          <w:tcPr>
            <w:tcW w:w="1545" w:type="pct"/>
            <w:shd w:val="clear" w:color="auto" w:fill="auto"/>
          </w:tcPr>
          <w:p w:rsidR="009F3285" w:rsidRPr="00A5746B" w:rsidRDefault="009F3285" w:rsidP="00895D64">
            <w:pPr>
              <w:jc w:val="center"/>
              <w:rPr>
                <w:rFonts w:eastAsia="Times New Roman"/>
                <w:sz w:val="20"/>
                <w:lang w:eastAsia="ru-RU"/>
              </w:rPr>
            </w:pPr>
            <w:r w:rsidRPr="00A5746B">
              <w:rPr>
                <w:rFonts w:eastAsia="Times New Roman"/>
                <w:sz w:val="20"/>
                <w:lang w:eastAsia="ru-RU"/>
              </w:rPr>
              <w:t>Учебные учреждения</w:t>
            </w:r>
          </w:p>
        </w:tc>
        <w:tc>
          <w:tcPr>
            <w:tcW w:w="667" w:type="pct"/>
            <w:shd w:val="clear" w:color="auto" w:fill="auto"/>
            <w:noWrap/>
            <w:vAlign w:val="bottom"/>
          </w:tcPr>
          <w:p w:rsidR="009F3285" w:rsidRPr="00A5746B" w:rsidRDefault="009F3285" w:rsidP="00895D64">
            <w:pPr>
              <w:jc w:val="center"/>
              <w:rPr>
                <w:rFonts w:eastAsia="Times New Roman"/>
                <w:sz w:val="20"/>
                <w:lang w:eastAsia="ru-RU"/>
              </w:rPr>
            </w:pPr>
            <w:r w:rsidRPr="00A5746B">
              <w:rPr>
                <w:rFonts w:eastAsia="Times New Roman"/>
                <w:sz w:val="20"/>
                <w:lang w:eastAsia="ru-RU"/>
              </w:rPr>
              <w:t> </w:t>
            </w:r>
          </w:p>
        </w:tc>
        <w:tc>
          <w:tcPr>
            <w:tcW w:w="692" w:type="pct"/>
            <w:shd w:val="clear" w:color="auto" w:fill="auto"/>
            <w:noWrap/>
            <w:vAlign w:val="bottom"/>
          </w:tcPr>
          <w:p w:rsidR="009F3285" w:rsidRPr="00A5746B" w:rsidRDefault="009F3285" w:rsidP="00895D64">
            <w:pPr>
              <w:jc w:val="center"/>
              <w:rPr>
                <w:rFonts w:eastAsia="Times New Roman"/>
                <w:sz w:val="20"/>
                <w:lang w:eastAsia="ru-RU"/>
              </w:rPr>
            </w:pPr>
            <w:r w:rsidRPr="00A5746B">
              <w:rPr>
                <w:rFonts w:eastAsia="Times New Roman"/>
                <w:sz w:val="20"/>
                <w:lang w:eastAsia="ru-RU"/>
              </w:rPr>
              <w:t> </w:t>
            </w:r>
          </w:p>
        </w:tc>
      </w:tr>
      <w:tr w:rsidR="00800725" w:rsidRPr="00A5746B" w:rsidTr="00800725">
        <w:tc>
          <w:tcPr>
            <w:tcW w:w="335" w:type="pct"/>
            <w:vMerge/>
            <w:shd w:val="clear" w:color="auto" w:fill="auto"/>
            <w:vAlign w:val="center"/>
          </w:tcPr>
          <w:p w:rsidR="009F3285" w:rsidRPr="00A5746B" w:rsidRDefault="009F3285" w:rsidP="00895D64">
            <w:pPr>
              <w:jc w:val="left"/>
              <w:rPr>
                <w:rFonts w:eastAsia="Times New Roman"/>
                <w:sz w:val="20"/>
                <w:lang w:eastAsia="ru-RU"/>
              </w:rPr>
            </w:pPr>
          </w:p>
        </w:tc>
        <w:tc>
          <w:tcPr>
            <w:tcW w:w="1760" w:type="pct"/>
            <w:vMerge/>
            <w:shd w:val="clear" w:color="auto" w:fill="auto"/>
            <w:vAlign w:val="center"/>
          </w:tcPr>
          <w:p w:rsidR="009F3285" w:rsidRPr="00A5746B" w:rsidRDefault="009F3285" w:rsidP="00895D64">
            <w:pPr>
              <w:jc w:val="left"/>
              <w:rPr>
                <w:rFonts w:eastAsia="Times New Roman"/>
                <w:sz w:val="20"/>
                <w:lang w:eastAsia="ru-RU"/>
              </w:rPr>
            </w:pPr>
          </w:p>
        </w:tc>
        <w:tc>
          <w:tcPr>
            <w:tcW w:w="1545" w:type="pct"/>
            <w:shd w:val="clear" w:color="auto" w:fill="auto"/>
          </w:tcPr>
          <w:p w:rsidR="009F3285" w:rsidRPr="00A5746B" w:rsidRDefault="009F3285" w:rsidP="00895D64">
            <w:pPr>
              <w:jc w:val="center"/>
              <w:rPr>
                <w:rFonts w:eastAsia="Times New Roman"/>
                <w:sz w:val="20"/>
                <w:lang w:eastAsia="ru-RU"/>
              </w:rPr>
            </w:pPr>
            <w:r w:rsidRPr="00A5746B">
              <w:rPr>
                <w:rFonts w:eastAsia="Times New Roman"/>
                <w:sz w:val="20"/>
                <w:lang w:eastAsia="ru-RU"/>
              </w:rPr>
              <w:t>Лечебные</w:t>
            </w:r>
            <w:r w:rsidR="003F3107" w:rsidRPr="00A5746B">
              <w:rPr>
                <w:rFonts w:eastAsia="Times New Roman"/>
                <w:sz w:val="20"/>
                <w:lang w:eastAsia="ru-RU"/>
              </w:rPr>
              <w:t xml:space="preserve"> </w:t>
            </w:r>
            <w:r w:rsidRPr="00A5746B">
              <w:rPr>
                <w:rFonts w:eastAsia="Times New Roman"/>
                <w:sz w:val="20"/>
                <w:lang w:eastAsia="ru-RU"/>
              </w:rPr>
              <w:t>учреждения</w:t>
            </w:r>
          </w:p>
        </w:tc>
        <w:tc>
          <w:tcPr>
            <w:tcW w:w="667" w:type="pct"/>
            <w:shd w:val="clear" w:color="auto" w:fill="auto"/>
            <w:noWrap/>
            <w:vAlign w:val="bottom"/>
          </w:tcPr>
          <w:p w:rsidR="009F3285" w:rsidRPr="00A5746B" w:rsidRDefault="009F3285" w:rsidP="00895D64">
            <w:pPr>
              <w:jc w:val="center"/>
              <w:rPr>
                <w:rFonts w:eastAsia="Times New Roman"/>
                <w:sz w:val="20"/>
                <w:lang w:eastAsia="ru-RU"/>
              </w:rPr>
            </w:pPr>
            <w:r w:rsidRPr="00A5746B">
              <w:rPr>
                <w:rFonts w:eastAsia="Times New Roman"/>
                <w:sz w:val="20"/>
                <w:lang w:eastAsia="ru-RU"/>
              </w:rPr>
              <w:t> </w:t>
            </w:r>
          </w:p>
        </w:tc>
        <w:tc>
          <w:tcPr>
            <w:tcW w:w="692" w:type="pct"/>
            <w:shd w:val="clear" w:color="auto" w:fill="auto"/>
            <w:noWrap/>
            <w:vAlign w:val="bottom"/>
          </w:tcPr>
          <w:p w:rsidR="009F3285" w:rsidRPr="00A5746B" w:rsidRDefault="009F3285" w:rsidP="00895D64">
            <w:pPr>
              <w:jc w:val="center"/>
              <w:rPr>
                <w:rFonts w:eastAsia="Times New Roman"/>
                <w:sz w:val="20"/>
                <w:lang w:eastAsia="ru-RU"/>
              </w:rPr>
            </w:pPr>
            <w:r w:rsidRPr="00A5746B">
              <w:rPr>
                <w:rFonts w:eastAsia="Times New Roman"/>
                <w:sz w:val="20"/>
                <w:lang w:eastAsia="ru-RU"/>
              </w:rPr>
              <w:t> </w:t>
            </w:r>
          </w:p>
        </w:tc>
      </w:tr>
      <w:tr w:rsidR="00800725" w:rsidRPr="00A5746B" w:rsidTr="00800725">
        <w:tc>
          <w:tcPr>
            <w:tcW w:w="335" w:type="pct"/>
            <w:vMerge/>
            <w:shd w:val="clear" w:color="auto" w:fill="auto"/>
            <w:vAlign w:val="center"/>
          </w:tcPr>
          <w:p w:rsidR="009F3285" w:rsidRPr="00A5746B" w:rsidRDefault="009F3285" w:rsidP="00895D64">
            <w:pPr>
              <w:jc w:val="left"/>
              <w:rPr>
                <w:rFonts w:eastAsia="Times New Roman"/>
                <w:sz w:val="20"/>
                <w:lang w:eastAsia="ru-RU"/>
              </w:rPr>
            </w:pPr>
          </w:p>
        </w:tc>
        <w:tc>
          <w:tcPr>
            <w:tcW w:w="1760" w:type="pct"/>
            <w:vMerge/>
            <w:shd w:val="clear" w:color="auto" w:fill="auto"/>
            <w:vAlign w:val="center"/>
          </w:tcPr>
          <w:p w:rsidR="009F3285" w:rsidRPr="00A5746B" w:rsidRDefault="009F3285" w:rsidP="00895D64">
            <w:pPr>
              <w:jc w:val="left"/>
              <w:rPr>
                <w:rFonts w:eastAsia="Times New Roman"/>
                <w:sz w:val="20"/>
                <w:lang w:eastAsia="ru-RU"/>
              </w:rPr>
            </w:pPr>
          </w:p>
        </w:tc>
        <w:tc>
          <w:tcPr>
            <w:tcW w:w="1545" w:type="pct"/>
            <w:shd w:val="clear" w:color="auto" w:fill="auto"/>
          </w:tcPr>
          <w:p w:rsidR="009F3285" w:rsidRPr="00A5746B" w:rsidRDefault="009F3285" w:rsidP="00895D64">
            <w:pPr>
              <w:jc w:val="center"/>
              <w:rPr>
                <w:rFonts w:eastAsia="Times New Roman"/>
                <w:sz w:val="20"/>
                <w:lang w:eastAsia="ru-RU"/>
              </w:rPr>
            </w:pPr>
            <w:r w:rsidRPr="00A5746B">
              <w:rPr>
                <w:rFonts w:eastAsia="Times New Roman"/>
                <w:sz w:val="20"/>
                <w:lang w:eastAsia="ru-RU"/>
              </w:rPr>
              <w:t>Здания соцкультбыта</w:t>
            </w:r>
          </w:p>
        </w:tc>
        <w:tc>
          <w:tcPr>
            <w:tcW w:w="667" w:type="pct"/>
            <w:shd w:val="clear" w:color="auto" w:fill="auto"/>
            <w:noWrap/>
            <w:vAlign w:val="bottom"/>
          </w:tcPr>
          <w:p w:rsidR="009F3285" w:rsidRPr="00A5746B" w:rsidRDefault="009F3285" w:rsidP="00895D64">
            <w:pPr>
              <w:jc w:val="center"/>
              <w:rPr>
                <w:rFonts w:eastAsia="Times New Roman"/>
                <w:sz w:val="20"/>
                <w:lang w:eastAsia="ru-RU"/>
              </w:rPr>
            </w:pPr>
            <w:r w:rsidRPr="00A5746B">
              <w:rPr>
                <w:rFonts w:eastAsia="Times New Roman"/>
                <w:sz w:val="20"/>
                <w:lang w:eastAsia="ru-RU"/>
              </w:rPr>
              <w:t> </w:t>
            </w:r>
          </w:p>
        </w:tc>
        <w:tc>
          <w:tcPr>
            <w:tcW w:w="692" w:type="pct"/>
            <w:shd w:val="clear" w:color="auto" w:fill="auto"/>
            <w:noWrap/>
            <w:vAlign w:val="bottom"/>
          </w:tcPr>
          <w:p w:rsidR="009F3285" w:rsidRPr="00A5746B" w:rsidRDefault="009F3285" w:rsidP="00895D64">
            <w:pPr>
              <w:jc w:val="center"/>
              <w:rPr>
                <w:rFonts w:eastAsia="Times New Roman"/>
                <w:sz w:val="20"/>
                <w:lang w:eastAsia="ru-RU"/>
              </w:rPr>
            </w:pPr>
            <w:r w:rsidRPr="00A5746B">
              <w:rPr>
                <w:rFonts w:eastAsia="Times New Roman"/>
                <w:sz w:val="20"/>
                <w:lang w:eastAsia="ru-RU"/>
              </w:rPr>
              <w:t> </w:t>
            </w:r>
          </w:p>
        </w:tc>
      </w:tr>
      <w:tr w:rsidR="00800725" w:rsidRPr="00A5746B" w:rsidTr="00800725">
        <w:tc>
          <w:tcPr>
            <w:tcW w:w="335" w:type="pct"/>
            <w:vMerge/>
            <w:shd w:val="clear" w:color="auto" w:fill="auto"/>
            <w:vAlign w:val="center"/>
          </w:tcPr>
          <w:p w:rsidR="009F3285" w:rsidRPr="00A5746B" w:rsidRDefault="009F3285" w:rsidP="00895D64">
            <w:pPr>
              <w:jc w:val="left"/>
              <w:rPr>
                <w:rFonts w:eastAsia="Times New Roman"/>
                <w:sz w:val="20"/>
                <w:lang w:eastAsia="ru-RU"/>
              </w:rPr>
            </w:pPr>
          </w:p>
        </w:tc>
        <w:tc>
          <w:tcPr>
            <w:tcW w:w="1760" w:type="pct"/>
            <w:vMerge/>
            <w:shd w:val="clear" w:color="auto" w:fill="auto"/>
            <w:vAlign w:val="center"/>
          </w:tcPr>
          <w:p w:rsidR="009F3285" w:rsidRPr="00A5746B" w:rsidRDefault="009F3285" w:rsidP="00895D64">
            <w:pPr>
              <w:jc w:val="left"/>
              <w:rPr>
                <w:rFonts w:eastAsia="Times New Roman"/>
                <w:sz w:val="20"/>
                <w:lang w:eastAsia="ru-RU"/>
              </w:rPr>
            </w:pPr>
          </w:p>
        </w:tc>
        <w:tc>
          <w:tcPr>
            <w:tcW w:w="1545" w:type="pct"/>
            <w:shd w:val="clear" w:color="auto" w:fill="auto"/>
          </w:tcPr>
          <w:p w:rsidR="009F3285" w:rsidRPr="00A5746B" w:rsidRDefault="009F3285" w:rsidP="00895D64">
            <w:pPr>
              <w:jc w:val="center"/>
              <w:rPr>
                <w:rFonts w:eastAsia="Times New Roman"/>
                <w:sz w:val="20"/>
                <w:lang w:eastAsia="ru-RU"/>
              </w:rPr>
            </w:pPr>
            <w:r w:rsidRPr="00A5746B">
              <w:rPr>
                <w:rFonts w:eastAsia="Times New Roman"/>
                <w:sz w:val="20"/>
                <w:lang w:eastAsia="ru-RU"/>
              </w:rPr>
              <w:t xml:space="preserve"> Прочие</w:t>
            </w:r>
          </w:p>
        </w:tc>
        <w:tc>
          <w:tcPr>
            <w:tcW w:w="667" w:type="pct"/>
            <w:shd w:val="clear" w:color="auto" w:fill="auto"/>
            <w:noWrap/>
            <w:vAlign w:val="bottom"/>
          </w:tcPr>
          <w:p w:rsidR="009F3285" w:rsidRPr="00A5746B" w:rsidRDefault="009F3285" w:rsidP="00895D64">
            <w:pPr>
              <w:jc w:val="center"/>
              <w:rPr>
                <w:rFonts w:eastAsia="Times New Roman"/>
                <w:sz w:val="20"/>
                <w:lang w:eastAsia="ru-RU"/>
              </w:rPr>
            </w:pPr>
            <w:r w:rsidRPr="00A5746B">
              <w:rPr>
                <w:rFonts w:eastAsia="Times New Roman"/>
                <w:sz w:val="20"/>
                <w:lang w:eastAsia="ru-RU"/>
              </w:rPr>
              <w:t>4</w:t>
            </w:r>
          </w:p>
        </w:tc>
        <w:tc>
          <w:tcPr>
            <w:tcW w:w="692" w:type="pct"/>
            <w:shd w:val="clear" w:color="auto" w:fill="auto"/>
            <w:noWrap/>
            <w:vAlign w:val="bottom"/>
          </w:tcPr>
          <w:p w:rsidR="009F3285" w:rsidRPr="00A5746B" w:rsidRDefault="009F3285" w:rsidP="00895D64">
            <w:pPr>
              <w:jc w:val="center"/>
              <w:rPr>
                <w:rFonts w:eastAsia="Times New Roman"/>
                <w:sz w:val="20"/>
                <w:lang w:eastAsia="ru-RU"/>
              </w:rPr>
            </w:pPr>
            <w:r w:rsidRPr="00A5746B">
              <w:rPr>
                <w:rFonts w:eastAsia="Times New Roman"/>
                <w:sz w:val="20"/>
                <w:lang w:eastAsia="ru-RU"/>
              </w:rPr>
              <w:t>6141,2</w:t>
            </w:r>
          </w:p>
        </w:tc>
      </w:tr>
    </w:tbl>
    <w:p w:rsidR="00794993" w:rsidRPr="00A5746B" w:rsidRDefault="00794993" w:rsidP="0006129B">
      <w:pPr>
        <w:ind w:firstLine="567"/>
      </w:pPr>
    </w:p>
    <w:p w:rsidR="009F3285" w:rsidRPr="00A5746B" w:rsidRDefault="009F3285" w:rsidP="0006129B">
      <w:pPr>
        <w:ind w:firstLine="567"/>
      </w:pPr>
    </w:p>
    <w:p w:rsidR="00800725" w:rsidRPr="00A5746B" w:rsidRDefault="001B0283" w:rsidP="0006129B">
      <w:pPr>
        <w:suppressAutoHyphens/>
        <w:autoSpaceDE w:val="0"/>
        <w:ind w:firstLine="567"/>
        <w:rPr>
          <w:szCs w:val="24"/>
          <w:lang w:eastAsia="ar-SA"/>
        </w:rPr>
      </w:pPr>
      <w:r w:rsidRPr="00A5746B">
        <w:rPr>
          <w:szCs w:val="24"/>
          <w:lang w:eastAsia="ar-SA"/>
        </w:rPr>
        <w:t>Зон</w:t>
      </w:r>
      <w:r w:rsidR="00932962" w:rsidRPr="00A5746B">
        <w:rPr>
          <w:szCs w:val="24"/>
          <w:lang w:eastAsia="ar-SA"/>
        </w:rPr>
        <w:t>а</w:t>
      </w:r>
      <w:r w:rsidRPr="00A5746B">
        <w:rPr>
          <w:szCs w:val="24"/>
          <w:lang w:eastAsia="ar-SA"/>
        </w:rPr>
        <w:t xml:space="preserve"> действия </w:t>
      </w:r>
      <w:r w:rsidR="0083455B" w:rsidRPr="00A5746B">
        <w:rPr>
          <w:szCs w:val="24"/>
          <w:lang w:eastAsia="ar-SA"/>
        </w:rPr>
        <w:t xml:space="preserve">источников тепла </w:t>
      </w:r>
      <w:r w:rsidRPr="00A5746B">
        <w:rPr>
          <w:szCs w:val="24"/>
          <w:lang w:eastAsia="ar-SA"/>
        </w:rPr>
        <w:t>представлен</w:t>
      </w:r>
      <w:r w:rsidR="00932962" w:rsidRPr="00A5746B">
        <w:rPr>
          <w:szCs w:val="24"/>
          <w:lang w:eastAsia="ar-SA"/>
        </w:rPr>
        <w:t>а</w:t>
      </w:r>
      <w:r w:rsidR="00F81F2A" w:rsidRPr="00A5746B">
        <w:rPr>
          <w:szCs w:val="24"/>
          <w:lang w:eastAsia="ar-SA"/>
        </w:rPr>
        <w:t xml:space="preserve"> на рисунк</w:t>
      </w:r>
      <w:r w:rsidR="003E1FBE" w:rsidRPr="00A5746B">
        <w:rPr>
          <w:szCs w:val="24"/>
          <w:lang w:eastAsia="ar-SA"/>
        </w:rPr>
        <w:t>ах</w:t>
      </w:r>
      <w:r w:rsidR="00F81F2A" w:rsidRPr="00A5746B">
        <w:rPr>
          <w:szCs w:val="24"/>
          <w:lang w:eastAsia="ar-SA"/>
        </w:rPr>
        <w:t xml:space="preserve"> </w:t>
      </w:r>
      <w:r w:rsidR="000120E2" w:rsidRPr="00A5746B">
        <w:rPr>
          <w:szCs w:val="24"/>
          <w:lang w:eastAsia="ar-SA"/>
        </w:rPr>
        <w:t>ниже</w:t>
      </w:r>
      <w:r w:rsidRPr="00A5746B">
        <w:rPr>
          <w:szCs w:val="24"/>
          <w:lang w:eastAsia="ar-SA"/>
        </w:rPr>
        <w:t>.</w:t>
      </w:r>
    </w:p>
    <w:p w:rsidR="00800725" w:rsidRPr="00A5746B" w:rsidRDefault="00800725" w:rsidP="0006129B">
      <w:pPr>
        <w:suppressAutoHyphens/>
        <w:autoSpaceDE w:val="0"/>
        <w:ind w:firstLine="567"/>
        <w:rPr>
          <w:szCs w:val="24"/>
          <w:lang w:eastAsia="ar-SA"/>
        </w:rPr>
        <w:sectPr w:rsidR="00800725" w:rsidRPr="00A5746B" w:rsidSect="00883B35">
          <w:pgSz w:w="11906" w:h="16838"/>
          <w:pgMar w:top="1134" w:right="1134" w:bottom="851" w:left="1134" w:header="708" w:footer="708" w:gutter="0"/>
          <w:cols w:space="708"/>
          <w:docGrid w:linePitch="360"/>
        </w:sectPr>
      </w:pPr>
    </w:p>
    <w:p w:rsidR="005400C6" w:rsidRPr="00A5746B" w:rsidRDefault="002F138B" w:rsidP="007A2482">
      <w:pPr>
        <w:jc w:val="center"/>
      </w:pPr>
      <w:r w:rsidRPr="00A5746B">
        <w:rPr>
          <w:noProof/>
          <w:lang w:eastAsia="ru-RU"/>
        </w:rPr>
        <w:lastRenderedPageBreak/>
        <w:drawing>
          <wp:inline distT="0" distB="0" distL="0" distR="0" wp14:anchorId="6BA494C4" wp14:editId="23EC0F7B">
            <wp:extent cx="8088085" cy="5716504"/>
            <wp:effectExtent l="0" t="0" r="825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8095500" cy="5721745"/>
                    </a:xfrm>
                    <a:prstGeom prst="rect">
                      <a:avLst/>
                    </a:prstGeom>
                  </pic:spPr>
                </pic:pic>
              </a:graphicData>
            </a:graphic>
          </wp:inline>
        </w:drawing>
      </w:r>
    </w:p>
    <w:p w:rsidR="007A2482" w:rsidRPr="00A5746B" w:rsidRDefault="005400C6" w:rsidP="00EF4F5F">
      <w:pPr>
        <w:ind w:firstLine="709"/>
        <w:jc w:val="center"/>
      </w:pPr>
      <w:r w:rsidRPr="00A5746B">
        <w:t xml:space="preserve">Рисунок </w:t>
      </w:r>
      <w:fldSimple w:instr=" SEQ Рисунок \* ARABIC ">
        <w:r w:rsidR="00A5746B" w:rsidRPr="00A5746B">
          <w:rPr>
            <w:noProof/>
          </w:rPr>
          <w:t>5</w:t>
        </w:r>
      </w:fldSimple>
      <w:r w:rsidRPr="00A5746B">
        <w:t xml:space="preserve"> – Зоны действия </w:t>
      </w:r>
      <w:r w:rsidR="00800725" w:rsidRPr="00A5746B">
        <w:rPr>
          <w:rFonts w:eastAsia="Times New Roman"/>
          <w:szCs w:val="24"/>
          <w:lang w:eastAsia="ru-RU"/>
        </w:rPr>
        <w:t>источников централизованного теплоснабжения п. Яр</w:t>
      </w:r>
    </w:p>
    <w:p w:rsidR="002F138B" w:rsidRPr="00A5746B" w:rsidRDefault="002F138B" w:rsidP="00EF4F5F">
      <w:pPr>
        <w:ind w:firstLine="709"/>
        <w:jc w:val="center"/>
      </w:pPr>
    </w:p>
    <w:p w:rsidR="00800725" w:rsidRPr="00A5746B" w:rsidRDefault="00800725" w:rsidP="00EF4F5F">
      <w:pPr>
        <w:ind w:firstLine="709"/>
        <w:jc w:val="center"/>
      </w:pPr>
      <w:r w:rsidRPr="00A5746B">
        <w:rPr>
          <w:noProof/>
          <w:lang w:eastAsia="ru-RU"/>
        </w:rPr>
        <w:lastRenderedPageBreak/>
        <w:drawing>
          <wp:inline distT="0" distB="0" distL="0" distR="0" wp14:anchorId="321A97DC" wp14:editId="414092E9">
            <wp:extent cx="8687036" cy="3929743"/>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8698293" cy="3934835"/>
                    </a:xfrm>
                    <a:prstGeom prst="rect">
                      <a:avLst/>
                    </a:prstGeom>
                  </pic:spPr>
                </pic:pic>
              </a:graphicData>
            </a:graphic>
          </wp:inline>
        </w:drawing>
      </w:r>
    </w:p>
    <w:p w:rsidR="00800725" w:rsidRPr="00A5746B" w:rsidRDefault="00800725" w:rsidP="00800725">
      <w:pPr>
        <w:ind w:firstLine="709"/>
        <w:jc w:val="center"/>
        <w:rPr>
          <w:rFonts w:eastAsia="Times New Roman"/>
          <w:szCs w:val="24"/>
          <w:lang w:eastAsia="ru-RU"/>
        </w:rPr>
        <w:sectPr w:rsidR="00800725" w:rsidRPr="00A5746B" w:rsidSect="00800725">
          <w:pgSz w:w="16838" w:h="11906" w:orient="landscape"/>
          <w:pgMar w:top="1134" w:right="851" w:bottom="1134" w:left="1134" w:header="708" w:footer="708" w:gutter="0"/>
          <w:cols w:space="708"/>
          <w:docGrid w:linePitch="360"/>
        </w:sectPr>
      </w:pPr>
      <w:r w:rsidRPr="00A5746B">
        <w:t xml:space="preserve">Рисунок </w:t>
      </w:r>
      <w:fldSimple w:instr=" SEQ Рисунок \* ARABIC ">
        <w:r w:rsidR="00A5746B" w:rsidRPr="00A5746B">
          <w:rPr>
            <w:noProof/>
          </w:rPr>
          <w:t>6</w:t>
        </w:r>
      </w:fldSimple>
      <w:r w:rsidRPr="00A5746B">
        <w:t xml:space="preserve"> – Зоны действия </w:t>
      </w:r>
      <w:r w:rsidRPr="00A5746B">
        <w:rPr>
          <w:rFonts w:eastAsia="Times New Roman"/>
          <w:szCs w:val="24"/>
          <w:lang w:eastAsia="ru-RU"/>
        </w:rPr>
        <w:t>источников централизованного теплоснабжения с. Пудем</w:t>
      </w:r>
    </w:p>
    <w:p w:rsidR="002F138B" w:rsidRPr="00A5746B" w:rsidRDefault="002F138B" w:rsidP="00800725">
      <w:pPr>
        <w:jc w:val="center"/>
      </w:pPr>
      <w:r w:rsidRPr="00A5746B">
        <w:rPr>
          <w:noProof/>
          <w:lang w:eastAsia="ru-RU"/>
        </w:rPr>
        <w:lastRenderedPageBreak/>
        <w:drawing>
          <wp:inline distT="0" distB="0" distL="0" distR="0" wp14:anchorId="6550D321" wp14:editId="68C074B3">
            <wp:extent cx="6120130" cy="3400844"/>
            <wp:effectExtent l="0" t="0" r="0" b="952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6120130" cy="3400844"/>
                    </a:xfrm>
                    <a:prstGeom prst="rect">
                      <a:avLst/>
                    </a:prstGeom>
                  </pic:spPr>
                </pic:pic>
              </a:graphicData>
            </a:graphic>
          </wp:inline>
        </w:drawing>
      </w:r>
    </w:p>
    <w:p w:rsidR="0083455B" w:rsidRPr="00A5746B" w:rsidRDefault="00800725" w:rsidP="00800725">
      <w:pPr>
        <w:jc w:val="center"/>
        <w:rPr>
          <w:i/>
        </w:rPr>
      </w:pPr>
      <w:r w:rsidRPr="00A5746B">
        <w:t xml:space="preserve">Рисунок </w:t>
      </w:r>
      <w:fldSimple w:instr=" SEQ Рисунок \* ARABIC ">
        <w:r w:rsidR="00A5746B" w:rsidRPr="00A5746B">
          <w:rPr>
            <w:noProof/>
          </w:rPr>
          <w:t>7</w:t>
        </w:r>
      </w:fldSimple>
      <w:r w:rsidRPr="00A5746B">
        <w:t xml:space="preserve"> – Зоны действия </w:t>
      </w:r>
      <w:r w:rsidRPr="00A5746B">
        <w:rPr>
          <w:rFonts w:eastAsia="Times New Roman"/>
          <w:szCs w:val="24"/>
          <w:lang w:eastAsia="ru-RU"/>
        </w:rPr>
        <w:t>источников централизованного теплоснабжения с. Дизьмино</w:t>
      </w:r>
    </w:p>
    <w:p w:rsidR="002F138B" w:rsidRPr="00A5746B" w:rsidRDefault="002F138B" w:rsidP="00800725">
      <w:pPr>
        <w:jc w:val="center"/>
        <w:rPr>
          <w:i/>
        </w:rPr>
      </w:pPr>
    </w:p>
    <w:p w:rsidR="002F138B" w:rsidRPr="00A5746B" w:rsidRDefault="002F138B" w:rsidP="00800725">
      <w:pPr>
        <w:jc w:val="center"/>
        <w:rPr>
          <w:i/>
        </w:rPr>
      </w:pPr>
      <w:r w:rsidRPr="00A5746B">
        <w:rPr>
          <w:noProof/>
          <w:lang w:eastAsia="ru-RU"/>
        </w:rPr>
        <w:drawing>
          <wp:inline distT="0" distB="0" distL="0" distR="0" wp14:anchorId="3A49DD74" wp14:editId="3EC19098">
            <wp:extent cx="6120130" cy="4222631"/>
            <wp:effectExtent l="0" t="0" r="0" b="698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120130" cy="4222631"/>
                    </a:xfrm>
                    <a:prstGeom prst="rect">
                      <a:avLst/>
                    </a:prstGeom>
                  </pic:spPr>
                </pic:pic>
              </a:graphicData>
            </a:graphic>
          </wp:inline>
        </w:drawing>
      </w:r>
    </w:p>
    <w:p w:rsidR="00800725" w:rsidRPr="00A5746B" w:rsidRDefault="00800725" w:rsidP="00800725">
      <w:pPr>
        <w:jc w:val="center"/>
        <w:rPr>
          <w:i/>
        </w:rPr>
      </w:pPr>
      <w:r w:rsidRPr="00A5746B">
        <w:t xml:space="preserve">Рисунок </w:t>
      </w:r>
      <w:fldSimple w:instr=" SEQ Рисунок \* ARABIC ">
        <w:r w:rsidR="00A5746B" w:rsidRPr="00A5746B">
          <w:rPr>
            <w:noProof/>
          </w:rPr>
          <w:t>8</w:t>
        </w:r>
      </w:fldSimple>
      <w:r w:rsidRPr="00A5746B">
        <w:t xml:space="preserve"> – Зоны действия </w:t>
      </w:r>
      <w:r w:rsidRPr="00A5746B">
        <w:rPr>
          <w:rFonts w:eastAsia="Times New Roman"/>
          <w:szCs w:val="24"/>
          <w:lang w:eastAsia="ru-RU"/>
        </w:rPr>
        <w:t>источников централизованного теплоснабжения с. Укан</w:t>
      </w:r>
    </w:p>
    <w:p w:rsidR="002F138B" w:rsidRPr="00A5746B" w:rsidRDefault="002F138B" w:rsidP="00800725">
      <w:pPr>
        <w:jc w:val="center"/>
        <w:rPr>
          <w:i/>
        </w:rPr>
      </w:pPr>
    </w:p>
    <w:p w:rsidR="002F138B" w:rsidRPr="00A5746B" w:rsidRDefault="002F138B" w:rsidP="00800725">
      <w:pPr>
        <w:jc w:val="center"/>
        <w:rPr>
          <w:i/>
        </w:rPr>
      </w:pPr>
      <w:r w:rsidRPr="00A5746B">
        <w:rPr>
          <w:noProof/>
          <w:lang w:eastAsia="ru-RU"/>
        </w:rPr>
        <w:lastRenderedPageBreak/>
        <w:drawing>
          <wp:inline distT="0" distB="0" distL="0" distR="0" wp14:anchorId="22D4EED0" wp14:editId="5DDA6200">
            <wp:extent cx="6120130" cy="4425393"/>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120130" cy="4425393"/>
                    </a:xfrm>
                    <a:prstGeom prst="rect">
                      <a:avLst/>
                    </a:prstGeom>
                  </pic:spPr>
                </pic:pic>
              </a:graphicData>
            </a:graphic>
          </wp:inline>
        </w:drawing>
      </w:r>
    </w:p>
    <w:p w:rsidR="00800725" w:rsidRPr="00A5746B" w:rsidRDefault="00800725" w:rsidP="00800725">
      <w:pPr>
        <w:jc w:val="center"/>
        <w:rPr>
          <w:i/>
        </w:rPr>
      </w:pPr>
      <w:r w:rsidRPr="00A5746B">
        <w:t xml:space="preserve">Рисунок </w:t>
      </w:r>
      <w:fldSimple w:instr=" SEQ Рисунок \* ARABIC ">
        <w:r w:rsidR="00A5746B" w:rsidRPr="00A5746B">
          <w:rPr>
            <w:noProof/>
          </w:rPr>
          <w:t>9</w:t>
        </w:r>
      </w:fldSimple>
      <w:r w:rsidRPr="00A5746B">
        <w:t xml:space="preserve"> – Зоны действия </w:t>
      </w:r>
      <w:r w:rsidRPr="00A5746B">
        <w:rPr>
          <w:rFonts w:eastAsia="Times New Roman"/>
          <w:szCs w:val="24"/>
          <w:lang w:eastAsia="ru-RU"/>
        </w:rPr>
        <w:t xml:space="preserve">источников централизованного теплоснабжения </w:t>
      </w:r>
      <w:r w:rsidR="00792F41" w:rsidRPr="00A5746B">
        <w:rPr>
          <w:rFonts w:eastAsia="Times New Roman"/>
          <w:szCs w:val="24"/>
          <w:lang w:eastAsia="ru-RU"/>
        </w:rPr>
        <w:t>д. Зюино</w:t>
      </w:r>
    </w:p>
    <w:p w:rsidR="00800725" w:rsidRPr="00A5746B" w:rsidRDefault="00800725" w:rsidP="00800725">
      <w:pPr>
        <w:jc w:val="center"/>
        <w:rPr>
          <w:i/>
        </w:rPr>
      </w:pPr>
    </w:p>
    <w:p w:rsidR="00800725" w:rsidRPr="00A5746B" w:rsidRDefault="00800725" w:rsidP="00800725">
      <w:pPr>
        <w:jc w:val="center"/>
        <w:rPr>
          <w:i/>
        </w:rPr>
      </w:pPr>
      <w:r w:rsidRPr="00A5746B">
        <w:rPr>
          <w:noProof/>
          <w:lang w:eastAsia="ru-RU"/>
        </w:rPr>
        <w:drawing>
          <wp:inline distT="0" distB="0" distL="0" distR="0" wp14:anchorId="1DEE7BEF" wp14:editId="611542CF">
            <wp:extent cx="6120130" cy="4005972"/>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6120130" cy="4005972"/>
                    </a:xfrm>
                    <a:prstGeom prst="rect">
                      <a:avLst/>
                    </a:prstGeom>
                  </pic:spPr>
                </pic:pic>
              </a:graphicData>
            </a:graphic>
          </wp:inline>
        </w:drawing>
      </w:r>
    </w:p>
    <w:p w:rsidR="00792F41" w:rsidRPr="00A5746B" w:rsidRDefault="00792F41" w:rsidP="00792F41">
      <w:pPr>
        <w:jc w:val="center"/>
        <w:rPr>
          <w:i/>
        </w:rPr>
      </w:pPr>
      <w:r w:rsidRPr="00A5746B">
        <w:t xml:space="preserve">Рисунок </w:t>
      </w:r>
      <w:fldSimple w:instr=" SEQ Рисунок \* ARABIC ">
        <w:r w:rsidR="00A5746B" w:rsidRPr="00A5746B">
          <w:rPr>
            <w:noProof/>
          </w:rPr>
          <w:t>10</w:t>
        </w:r>
      </w:fldSimple>
      <w:r w:rsidRPr="00A5746B">
        <w:t xml:space="preserve"> – Зоны действия </w:t>
      </w:r>
      <w:r w:rsidRPr="00A5746B">
        <w:rPr>
          <w:rFonts w:eastAsia="Times New Roman"/>
          <w:szCs w:val="24"/>
          <w:lang w:eastAsia="ru-RU"/>
        </w:rPr>
        <w:t>источников централизованного теплоснабжения д. Бачумово</w:t>
      </w:r>
    </w:p>
    <w:p w:rsidR="00800725" w:rsidRPr="00A5746B" w:rsidRDefault="00800725" w:rsidP="00800725">
      <w:pPr>
        <w:jc w:val="center"/>
        <w:rPr>
          <w:i/>
        </w:rPr>
      </w:pPr>
    </w:p>
    <w:p w:rsidR="00800725" w:rsidRPr="00A5746B" w:rsidRDefault="00800725" w:rsidP="00800725">
      <w:pPr>
        <w:jc w:val="center"/>
        <w:rPr>
          <w:i/>
        </w:rPr>
      </w:pPr>
      <w:r w:rsidRPr="00A5746B">
        <w:rPr>
          <w:noProof/>
          <w:lang w:eastAsia="ru-RU"/>
        </w:rPr>
        <w:lastRenderedPageBreak/>
        <w:drawing>
          <wp:inline distT="0" distB="0" distL="0" distR="0" wp14:anchorId="07B0E7E1" wp14:editId="28BC4CB3">
            <wp:extent cx="6120130" cy="4570674"/>
            <wp:effectExtent l="0" t="0" r="0" b="190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6120130" cy="4570674"/>
                    </a:xfrm>
                    <a:prstGeom prst="rect">
                      <a:avLst/>
                    </a:prstGeom>
                  </pic:spPr>
                </pic:pic>
              </a:graphicData>
            </a:graphic>
          </wp:inline>
        </w:drawing>
      </w:r>
    </w:p>
    <w:p w:rsidR="00792F41" w:rsidRPr="00A5746B" w:rsidRDefault="00792F41" w:rsidP="00792F41">
      <w:pPr>
        <w:jc w:val="center"/>
        <w:rPr>
          <w:i/>
        </w:rPr>
      </w:pPr>
      <w:r w:rsidRPr="00A5746B">
        <w:t xml:space="preserve">Рисунок </w:t>
      </w:r>
      <w:fldSimple w:instr=" SEQ Рисунок \* ARABIC ">
        <w:r w:rsidR="00A5746B" w:rsidRPr="00A5746B">
          <w:rPr>
            <w:noProof/>
          </w:rPr>
          <w:t>11</w:t>
        </w:r>
      </w:fldSimple>
      <w:r w:rsidRPr="00A5746B">
        <w:t xml:space="preserve"> – Зоны действия </w:t>
      </w:r>
      <w:r w:rsidRPr="00A5746B">
        <w:rPr>
          <w:rFonts w:eastAsia="Times New Roman"/>
          <w:szCs w:val="24"/>
          <w:lang w:eastAsia="ru-RU"/>
        </w:rPr>
        <w:t>источников централизованного теплоснабжения д. Ворца</w:t>
      </w:r>
    </w:p>
    <w:p w:rsidR="00800725" w:rsidRPr="00A5746B" w:rsidRDefault="00800725" w:rsidP="00800725">
      <w:pPr>
        <w:jc w:val="center"/>
        <w:rPr>
          <w:i/>
        </w:rPr>
      </w:pPr>
    </w:p>
    <w:p w:rsidR="00800725" w:rsidRPr="00A5746B" w:rsidRDefault="00800725" w:rsidP="00800725">
      <w:pPr>
        <w:jc w:val="center"/>
        <w:rPr>
          <w:i/>
        </w:rPr>
      </w:pPr>
      <w:r w:rsidRPr="00A5746B">
        <w:rPr>
          <w:noProof/>
          <w:lang w:eastAsia="ru-RU"/>
        </w:rPr>
        <w:drawing>
          <wp:inline distT="0" distB="0" distL="0" distR="0" wp14:anchorId="5AD73E13" wp14:editId="0E7550F2">
            <wp:extent cx="6120130" cy="4217577"/>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6120130" cy="4217577"/>
                    </a:xfrm>
                    <a:prstGeom prst="rect">
                      <a:avLst/>
                    </a:prstGeom>
                  </pic:spPr>
                </pic:pic>
              </a:graphicData>
            </a:graphic>
          </wp:inline>
        </w:drawing>
      </w:r>
    </w:p>
    <w:p w:rsidR="00792F41" w:rsidRPr="00A5746B" w:rsidRDefault="00792F41" w:rsidP="00792F41">
      <w:pPr>
        <w:jc w:val="center"/>
        <w:rPr>
          <w:i/>
        </w:rPr>
      </w:pPr>
      <w:r w:rsidRPr="00A5746B">
        <w:t xml:space="preserve">Рисунок </w:t>
      </w:r>
      <w:fldSimple w:instr=" SEQ Рисунок \* ARABIC ">
        <w:r w:rsidR="00A5746B" w:rsidRPr="00A5746B">
          <w:rPr>
            <w:noProof/>
          </w:rPr>
          <w:t>12</w:t>
        </w:r>
      </w:fldSimple>
      <w:r w:rsidRPr="00A5746B">
        <w:t xml:space="preserve"> – Зоны действия </w:t>
      </w:r>
      <w:r w:rsidRPr="00A5746B">
        <w:rPr>
          <w:rFonts w:eastAsia="Times New Roman"/>
          <w:szCs w:val="24"/>
          <w:lang w:eastAsia="ru-RU"/>
        </w:rPr>
        <w:t>источников централизованного теплоснабжения д. Бармашур</w:t>
      </w:r>
    </w:p>
    <w:p w:rsidR="00800725" w:rsidRPr="00A5746B" w:rsidRDefault="00D25AAE" w:rsidP="00800725">
      <w:pPr>
        <w:jc w:val="center"/>
        <w:rPr>
          <w:i/>
        </w:rPr>
      </w:pPr>
      <w:r w:rsidRPr="00A5746B">
        <w:rPr>
          <w:noProof/>
          <w:lang w:eastAsia="ru-RU"/>
        </w:rPr>
        <w:lastRenderedPageBreak/>
        <w:drawing>
          <wp:inline distT="0" distB="0" distL="0" distR="0" wp14:anchorId="45AF18EC" wp14:editId="695BFABC">
            <wp:extent cx="6120130" cy="4473399"/>
            <wp:effectExtent l="0" t="0" r="0" b="381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6120130" cy="4473399"/>
                    </a:xfrm>
                    <a:prstGeom prst="rect">
                      <a:avLst/>
                    </a:prstGeom>
                  </pic:spPr>
                </pic:pic>
              </a:graphicData>
            </a:graphic>
          </wp:inline>
        </w:drawing>
      </w:r>
    </w:p>
    <w:p w:rsidR="00792F41" w:rsidRPr="00A5746B" w:rsidRDefault="00792F41" w:rsidP="00792F41">
      <w:pPr>
        <w:jc w:val="center"/>
        <w:rPr>
          <w:i/>
        </w:rPr>
      </w:pPr>
      <w:r w:rsidRPr="00A5746B">
        <w:t xml:space="preserve">Рисунок </w:t>
      </w:r>
      <w:fldSimple w:instr=" SEQ Рисунок \* ARABIC ">
        <w:r w:rsidR="00A5746B" w:rsidRPr="00A5746B">
          <w:rPr>
            <w:noProof/>
          </w:rPr>
          <w:t>13</w:t>
        </w:r>
      </w:fldSimple>
      <w:r w:rsidRPr="00A5746B">
        <w:t xml:space="preserve"> – Зоны действия </w:t>
      </w:r>
      <w:r w:rsidRPr="00A5746B">
        <w:rPr>
          <w:rFonts w:eastAsia="Times New Roman"/>
          <w:szCs w:val="24"/>
          <w:lang w:eastAsia="ru-RU"/>
        </w:rPr>
        <w:t>источников централизованного теплоснабжения с. Никольское</w:t>
      </w:r>
    </w:p>
    <w:p w:rsidR="00800725" w:rsidRPr="00A5746B" w:rsidRDefault="00800725" w:rsidP="00800725">
      <w:pPr>
        <w:jc w:val="center"/>
        <w:rPr>
          <w:i/>
        </w:rPr>
      </w:pPr>
    </w:p>
    <w:p w:rsidR="00800725" w:rsidRPr="00A5746B" w:rsidRDefault="00800725" w:rsidP="00800725">
      <w:pPr>
        <w:jc w:val="center"/>
        <w:rPr>
          <w:i/>
        </w:rPr>
      </w:pPr>
      <w:r w:rsidRPr="00A5746B">
        <w:rPr>
          <w:noProof/>
          <w:lang w:eastAsia="ru-RU"/>
        </w:rPr>
        <w:drawing>
          <wp:inline distT="0" distB="0" distL="0" distR="0" wp14:anchorId="08AEF8CF" wp14:editId="3B8BD000">
            <wp:extent cx="6120130" cy="3743834"/>
            <wp:effectExtent l="0" t="0" r="0" b="952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6120130" cy="3743834"/>
                    </a:xfrm>
                    <a:prstGeom prst="rect">
                      <a:avLst/>
                    </a:prstGeom>
                  </pic:spPr>
                </pic:pic>
              </a:graphicData>
            </a:graphic>
          </wp:inline>
        </w:drawing>
      </w:r>
    </w:p>
    <w:p w:rsidR="00792F41" w:rsidRPr="00A5746B" w:rsidRDefault="00792F41" w:rsidP="00792F41">
      <w:pPr>
        <w:jc w:val="center"/>
        <w:rPr>
          <w:i/>
        </w:rPr>
      </w:pPr>
      <w:r w:rsidRPr="00A5746B">
        <w:t xml:space="preserve">Рисунок </w:t>
      </w:r>
      <w:fldSimple w:instr=" SEQ Рисунок \* ARABIC ">
        <w:r w:rsidR="00A5746B" w:rsidRPr="00A5746B">
          <w:rPr>
            <w:noProof/>
          </w:rPr>
          <w:t>14</w:t>
        </w:r>
      </w:fldSimple>
      <w:r w:rsidRPr="00A5746B">
        <w:t xml:space="preserve"> – Зоны действия </w:t>
      </w:r>
      <w:r w:rsidRPr="00A5746B">
        <w:rPr>
          <w:rFonts w:eastAsia="Times New Roman"/>
          <w:szCs w:val="24"/>
          <w:lang w:eastAsia="ru-RU"/>
        </w:rPr>
        <w:t>источников централизованного теплоснабжения с. Елово</w:t>
      </w:r>
    </w:p>
    <w:p w:rsidR="00792F41" w:rsidRPr="00A5746B" w:rsidRDefault="00792F41" w:rsidP="00800725">
      <w:pPr>
        <w:jc w:val="center"/>
        <w:rPr>
          <w:i/>
        </w:rPr>
      </w:pPr>
    </w:p>
    <w:p w:rsidR="00B2339D" w:rsidRPr="00A5746B" w:rsidRDefault="005148DF" w:rsidP="0006129B">
      <w:pPr>
        <w:pStyle w:val="30"/>
        <w:spacing w:line="240" w:lineRule="auto"/>
      </w:pPr>
      <w:bookmarkStart w:id="60" w:name="_Toc121588439"/>
      <w:r w:rsidRPr="00A5746B">
        <w:lastRenderedPageBreak/>
        <w:t xml:space="preserve">4.2 </w:t>
      </w:r>
      <w:r w:rsidR="00B2339D" w:rsidRPr="00A5746B">
        <w:t>Изменения, произошедшие в системе теплоснабжения</w:t>
      </w:r>
      <w:r w:rsidR="00D458C1" w:rsidRPr="00A5746B">
        <w:t xml:space="preserve"> </w:t>
      </w:r>
      <w:r w:rsidR="00EF4F5F" w:rsidRPr="00A5746B">
        <w:t>округа</w:t>
      </w:r>
      <w:bookmarkEnd w:id="60"/>
    </w:p>
    <w:p w:rsidR="00EF4F5F" w:rsidRPr="00A5746B" w:rsidRDefault="00EF4F5F" w:rsidP="00EF4F5F">
      <w:pPr>
        <w:pStyle w:val="Affb"/>
      </w:pPr>
      <w:r w:rsidRPr="00A5746B">
        <w:t>Муниципальный округ «Ярский район» Удмуртской Республики образован в 2021 году, путем объединения муниципальных образований, ранее входящих в состав муниципального образования Ярский район, в новое муниципальное образование.</w:t>
      </w:r>
    </w:p>
    <w:p w:rsidR="00EF4F5F" w:rsidRPr="00A5746B" w:rsidRDefault="00EF4F5F" w:rsidP="00EF4F5F">
      <w:pPr>
        <w:pStyle w:val="Affb"/>
      </w:pPr>
      <w:r w:rsidRPr="00A5746B">
        <w:t>С момента разработки схем теплоснабжения муниципальных образований, вошедших в состав Муниципального округа «Ярский район», выявлены следующие изменения:</w:t>
      </w:r>
    </w:p>
    <w:p w:rsidR="005D3F5B" w:rsidRPr="00A5746B" w:rsidRDefault="005D3F5B" w:rsidP="005D3F5B">
      <w:pPr>
        <w:pStyle w:val="Affb"/>
      </w:pPr>
      <w:r w:rsidRPr="00A5746B">
        <w:t xml:space="preserve">- были закрыты угольные котельные в </w:t>
      </w:r>
      <w:r w:rsidR="002532E9" w:rsidRPr="00A5746B">
        <w:t xml:space="preserve">с. Дизьмино (ул. Полевая, д. 12), с. Елово (ул. Молодежная. 28а), д. Байдалино, с. Озерки, д. Тум </w:t>
      </w:r>
      <w:r w:rsidRPr="00A5746B">
        <w:t>с переводом потребителей на автономное отопление.</w:t>
      </w:r>
    </w:p>
    <w:p w:rsidR="00B2339D" w:rsidRPr="00A5746B" w:rsidRDefault="00B2339D" w:rsidP="00883B35">
      <w:pPr>
        <w:widowControl w:val="0"/>
        <w:tabs>
          <w:tab w:val="left" w:pos="4245"/>
        </w:tabs>
        <w:adjustRightInd w:val="0"/>
        <w:ind w:firstLine="567"/>
        <w:textAlignment w:val="baseline"/>
      </w:pPr>
    </w:p>
    <w:p w:rsidR="00BA57E9" w:rsidRPr="00A5746B" w:rsidRDefault="00BA57E9" w:rsidP="0006129B">
      <w:pPr>
        <w:ind w:firstLine="567"/>
        <w:sectPr w:rsidR="00BA57E9" w:rsidRPr="00A5746B" w:rsidSect="00800725">
          <w:pgSz w:w="11906" w:h="16838"/>
          <w:pgMar w:top="1134" w:right="1134" w:bottom="851" w:left="1134" w:header="708" w:footer="708" w:gutter="0"/>
          <w:cols w:space="708"/>
          <w:docGrid w:linePitch="360"/>
        </w:sectPr>
      </w:pPr>
    </w:p>
    <w:p w:rsidR="003A5836" w:rsidRPr="00A5746B" w:rsidRDefault="003A5836" w:rsidP="0006129B">
      <w:pPr>
        <w:pStyle w:val="21"/>
        <w:spacing w:line="240" w:lineRule="auto"/>
      </w:pPr>
      <w:bookmarkStart w:id="61" w:name="_Toc422303785"/>
      <w:bookmarkStart w:id="62" w:name="_Toc121588440"/>
      <w:r w:rsidRPr="00A5746B">
        <w:lastRenderedPageBreak/>
        <w:t xml:space="preserve">Часть 5 </w:t>
      </w:r>
      <w:bookmarkEnd w:id="61"/>
      <w:r w:rsidR="005E5DE4" w:rsidRPr="00A5746B">
        <w:t>Тепловые нагрузки потребителей тепловой энергии, групп потребителей тепловой энергии</w:t>
      </w:r>
      <w:bookmarkEnd w:id="62"/>
    </w:p>
    <w:p w:rsidR="00EC6C21" w:rsidRPr="00A5746B" w:rsidRDefault="005148DF" w:rsidP="0006129B">
      <w:pPr>
        <w:pStyle w:val="30"/>
        <w:spacing w:line="240" w:lineRule="auto"/>
      </w:pPr>
      <w:bookmarkStart w:id="63" w:name="_Toc121588441"/>
      <w:r w:rsidRPr="00A5746B">
        <w:t>5.1</w:t>
      </w:r>
      <w:r w:rsidR="00EC6C21" w:rsidRPr="00A5746B">
        <w:t xml:space="preserve"> </w:t>
      </w:r>
      <w:r w:rsidRPr="00A5746B">
        <w:t>О</w:t>
      </w:r>
      <w:r w:rsidR="005E5DE4" w:rsidRPr="00A5746B">
        <w:rPr>
          <w:rStyle w:val="ed"/>
        </w:rPr>
        <w:t>писание значений спроса на тепловую мощность в расчетных элементах терр</w:t>
      </w:r>
      <w:r w:rsidR="005E5DE4" w:rsidRPr="00A5746B">
        <w:rPr>
          <w:rStyle w:val="ed"/>
        </w:rPr>
        <w:t>и</w:t>
      </w:r>
      <w:r w:rsidR="005E5DE4" w:rsidRPr="00A5746B">
        <w:rPr>
          <w:rStyle w:val="ed"/>
        </w:rPr>
        <w:t>ториального деления</w:t>
      </w:r>
      <w:bookmarkEnd w:id="63"/>
    </w:p>
    <w:p w:rsidR="00BC5B47" w:rsidRPr="00A5746B" w:rsidRDefault="00BC5B47" w:rsidP="0006129B">
      <w:pPr>
        <w:pStyle w:val="Affb"/>
        <w:rPr>
          <w:szCs w:val="24"/>
        </w:rPr>
      </w:pPr>
      <w:r w:rsidRPr="00A5746B">
        <w:rPr>
          <w:szCs w:val="24"/>
        </w:rPr>
        <w:t>Основными потребителями тепловой энергии являются население (жилищный фонд), объекты производственного и социально-культурного назначения. Сведения о тепловых нагрузках потребителей тепловой энергии в зонах действия источников тепловой энергии пр</w:t>
      </w:r>
      <w:r w:rsidRPr="00A5746B">
        <w:rPr>
          <w:szCs w:val="24"/>
        </w:rPr>
        <w:t>и</w:t>
      </w:r>
      <w:r w:rsidRPr="00A5746B">
        <w:rPr>
          <w:szCs w:val="24"/>
        </w:rPr>
        <w:t>ведены в таблиц</w:t>
      </w:r>
      <w:r w:rsidR="001540EC" w:rsidRPr="00A5746B">
        <w:rPr>
          <w:szCs w:val="24"/>
        </w:rPr>
        <w:t>ах</w:t>
      </w:r>
      <w:r w:rsidRPr="00A5746B">
        <w:rPr>
          <w:szCs w:val="24"/>
        </w:rPr>
        <w:t xml:space="preserve"> </w:t>
      </w:r>
      <w:r w:rsidR="001540EC" w:rsidRPr="00A5746B">
        <w:rPr>
          <w:szCs w:val="24"/>
        </w:rPr>
        <w:t>ниже</w:t>
      </w:r>
      <w:r w:rsidRPr="00A5746B">
        <w:rPr>
          <w:szCs w:val="24"/>
        </w:rPr>
        <w:t xml:space="preserve">. </w:t>
      </w:r>
    </w:p>
    <w:p w:rsidR="004C4B82" w:rsidRPr="00A5746B" w:rsidRDefault="004C4B82" w:rsidP="0006129B">
      <w:pPr>
        <w:pStyle w:val="Affb"/>
        <w:rPr>
          <w:szCs w:val="20"/>
        </w:rPr>
      </w:pPr>
    </w:p>
    <w:p w:rsidR="001B0283" w:rsidRPr="00A5746B" w:rsidRDefault="004C4B82" w:rsidP="0006129B">
      <w:pPr>
        <w:pStyle w:val="aff9"/>
        <w:spacing w:line="240" w:lineRule="auto"/>
      </w:pPr>
      <w:r w:rsidRPr="00A5746B">
        <w:t xml:space="preserve">Таблица </w:t>
      </w:r>
      <w:r w:rsidR="008A3CE6" w:rsidRPr="00A5746B">
        <w:fldChar w:fldCharType="begin"/>
      </w:r>
      <w:r w:rsidR="006972A4" w:rsidRPr="00A5746B">
        <w:instrText xml:space="preserve"> SEQ Таблица \* ARABIC </w:instrText>
      </w:r>
      <w:r w:rsidR="008A3CE6" w:rsidRPr="00A5746B">
        <w:fldChar w:fldCharType="separate"/>
      </w:r>
      <w:r w:rsidR="00A5746B" w:rsidRPr="00A5746B">
        <w:rPr>
          <w:noProof/>
        </w:rPr>
        <w:t>18</w:t>
      </w:r>
      <w:r w:rsidR="008A3CE6" w:rsidRPr="00A5746B">
        <w:rPr>
          <w:noProof/>
        </w:rPr>
        <w:fldChar w:fldCharType="end"/>
      </w:r>
      <w:r w:rsidRPr="00A5746B">
        <w:t xml:space="preserve"> - Тепловые нагрузки потребителей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2"/>
        <w:gridCol w:w="6293"/>
        <w:gridCol w:w="1210"/>
        <w:gridCol w:w="2084"/>
        <w:gridCol w:w="8"/>
      </w:tblGrid>
      <w:tr w:rsidR="00AD7C54" w:rsidRPr="00A5746B" w:rsidTr="00AD7C54">
        <w:trPr>
          <w:gridAfter w:val="1"/>
          <w:wAfter w:w="4" w:type="pct"/>
        </w:trPr>
        <w:tc>
          <w:tcPr>
            <w:tcW w:w="267" w:type="pct"/>
            <w:vMerge w:val="restart"/>
            <w:shd w:val="clear" w:color="auto" w:fill="auto"/>
            <w:vAlign w:val="center"/>
            <w:hideMark/>
          </w:tcPr>
          <w:p w:rsidR="00AD7C54" w:rsidRPr="00A5746B" w:rsidRDefault="00AD7C54" w:rsidP="0006129B">
            <w:pPr>
              <w:jc w:val="center"/>
              <w:rPr>
                <w:rFonts w:eastAsia="Times New Roman"/>
                <w:bCs/>
                <w:sz w:val="22"/>
                <w:lang w:eastAsia="ru-RU"/>
              </w:rPr>
            </w:pPr>
            <w:r w:rsidRPr="00A5746B">
              <w:rPr>
                <w:rFonts w:eastAsia="Times New Roman"/>
                <w:bCs/>
                <w:sz w:val="22"/>
                <w:lang w:eastAsia="ru-RU"/>
              </w:rPr>
              <w:t>№ п/п</w:t>
            </w:r>
          </w:p>
        </w:tc>
        <w:tc>
          <w:tcPr>
            <w:tcW w:w="3104" w:type="pct"/>
            <w:vMerge w:val="restart"/>
            <w:shd w:val="clear" w:color="auto" w:fill="auto"/>
            <w:vAlign w:val="center"/>
            <w:hideMark/>
          </w:tcPr>
          <w:p w:rsidR="00AD7C54" w:rsidRPr="00A5746B" w:rsidRDefault="00AD7C54" w:rsidP="0006129B">
            <w:pPr>
              <w:jc w:val="center"/>
              <w:rPr>
                <w:rFonts w:eastAsia="Times New Roman"/>
                <w:bCs/>
                <w:sz w:val="22"/>
                <w:lang w:eastAsia="ru-RU"/>
              </w:rPr>
            </w:pPr>
            <w:r w:rsidRPr="00A5746B">
              <w:rPr>
                <w:rFonts w:eastAsia="Times New Roman"/>
                <w:bCs/>
                <w:sz w:val="22"/>
                <w:lang w:eastAsia="ru-RU"/>
              </w:rPr>
              <w:t>Наименование источника теплоснабжения</w:t>
            </w:r>
          </w:p>
        </w:tc>
        <w:tc>
          <w:tcPr>
            <w:tcW w:w="597" w:type="pct"/>
            <w:vMerge w:val="restart"/>
            <w:shd w:val="clear" w:color="auto" w:fill="auto"/>
            <w:vAlign w:val="center"/>
          </w:tcPr>
          <w:p w:rsidR="00AD7C54" w:rsidRPr="00A5746B" w:rsidRDefault="00AD7C54" w:rsidP="0006129B">
            <w:pPr>
              <w:jc w:val="center"/>
              <w:rPr>
                <w:rFonts w:eastAsia="Times New Roman"/>
                <w:sz w:val="22"/>
                <w:lang w:eastAsia="ru-RU"/>
              </w:rPr>
            </w:pPr>
            <w:r w:rsidRPr="00A5746B">
              <w:rPr>
                <w:rFonts w:eastAsia="Times New Roman"/>
                <w:sz w:val="22"/>
                <w:lang w:eastAsia="ru-RU"/>
              </w:rPr>
              <w:t>Нагрузки, Гкал/ч</w:t>
            </w:r>
          </w:p>
        </w:tc>
        <w:tc>
          <w:tcPr>
            <w:tcW w:w="1028" w:type="pct"/>
          </w:tcPr>
          <w:p w:rsidR="00AD7C54" w:rsidRPr="00A5746B" w:rsidRDefault="00AD7C54" w:rsidP="0006129B">
            <w:pPr>
              <w:jc w:val="center"/>
              <w:rPr>
                <w:rFonts w:eastAsia="Times New Roman"/>
                <w:sz w:val="22"/>
                <w:lang w:eastAsia="ru-RU"/>
              </w:rPr>
            </w:pPr>
            <w:r w:rsidRPr="00A5746B">
              <w:rPr>
                <w:rFonts w:eastAsia="Times New Roman"/>
                <w:sz w:val="22"/>
                <w:lang w:eastAsia="ru-RU"/>
              </w:rPr>
              <w:t>Полезный отпуск тепла (факт), Гкал</w:t>
            </w:r>
          </w:p>
        </w:tc>
      </w:tr>
      <w:tr w:rsidR="00AD7C54" w:rsidRPr="00A5746B" w:rsidTr="00AD7C54">
        <w:tc>
          <w:tcPr>
            <w:tcW w:w="267" w:type="pct"/>
            <w:vMerge/>
            <w:shd w:val="clear" w:color="auto" w:fill="auto"/>
            <w:vAlign w:val="center"/>
          </w:tcPr>
          <w:p w:rsidR="00AD7C54" w:rsidRPr="00A5746B" w:rsidRDefault="00AD7C54" w:rsidP="0006129B">
            <w:pPr>
              <w:jc w:val="center"/>
              <w:rPr>
                <w:rFonts w:eastAsia="Times New Roman"/>
                <w:bCs/>
                <w:sz w:val="22"/>
                <w:lang w:eastAsia="ru-RU"/>
              </w:rPr>
            </w:pPr>
          </w:p>
        </w:tc>
        <w:tc>
          <w:tcPr>
            <w:tcW w:w="3104" w:type="pct"/>
            <w:vMerge/>
            <w:shd w:val="clear" w:color="auto" w:fill="auto"/>
            <w:vAlign w:val="center"/>
          </w:tcPr>
          <w:p w:rsidR="00AD7C54" w:rsidRPr="00A5746B" w:rsidRDefault="00AD7C54" w:rsidP="0006129B">
            <w:pPr>
              <w:jc w:val="center"/>
              <w:rPr>
                <w:rFonts w:eastAsia="Times New Roman"/>
                <w:bCs/>
                <w:sz w:val="22"/>
                <w:lang w:eastAsia="ru-RU"/>
              </w:rPr>
            </w:pPr>
          </w:p>
        </w:tc>
        <w:tc>
          <w:tcPr>
            <w:tcW w:w="597" w:type="pct"/>
            <w:vMerge/>
            <w:shd w:val="clear" w:color="auto" w:fill="auto"/>
            <w:vAlign w:val="center"/>
          </w:tcPr>
          <w:p w:rsidR="00AD7C54" w:rsidRPr="00A5746B" w:rsidRDefault="00AD7C54" w:rsidP="0006129B">
            <w:pPr>
              <w:jc w:val="center"/>
              <w:rPr>
                <w:rFonts w:eastAsia="Times New Roman"/>
                <w:sz w:val="22"/>
                <w:lang w:eastAsia="ru-RU"/>
              </w:rPr>
            </w:pPr>
          </w:p>
        </w:tc>
        <w:tc>
          <w:tcPr>
            <w:tcW w:w="1032" w:type="pct"/>
            <w:gridSpan w:val="2"/>
          </w:tcPr>
          <w:p w:rsidR="00AD7C54" w:rsidRPr="00A5746B" w:rsidRDefault="00AD7C54" w:rsidP="0006129B">
            <w:pPr>
              <w:jc w:val="center"/>
              <w:rPr>
                <w:rFonts w:eastAsia="Times New Roman"/>
                <w:sz w:val="22"/>
                <w:lang w:eastAsia="ru-RU"/>
              </w:rPr>
            </w:pPr>
            <w:r w:rsidRPr="00A5746B">
              <w:rPr>
                <w:rFonts w:eastAsia="Times New Roman"/>
                <w:sz w:val="22"/>
                <w:lang w:eastAsia="ru-RU"/>
              </w:rPr>
              <w:t>2021 г.</w:t>
            </w:r>
          </w:p>
        </w:tc>
      </w:tr>
      <w:tr w:rsidR="00AD7C54" w:rsidRPr="00A5746B" w:rsidTr="00AD7C54">
        <w:tc>
          <w:tcPr>
            <w:tcW w:w="267" w:type="pct"/>
            <w:shd w:val="clear" w:color="auto" w:fill="auto"/>
            <w:vAlign w:val="center"/>
          </w:tcPr>
          <w:p w:rsidR="00AD7C54" w:rsidRPr="00A5746B" w:rsidRDefault="00AD7C54" w:rsidP="003B51AE">
            <w:pPr>
              <w:pStyle w:val="ab"/>
              <w:jc w:val="center"/>
              <w:rPr>
                <w:sz w:val="22"/>
                <w:szCs w:val="22"/>
              </w:rPr>
            </w:pPr>
            <w:r w:rsidRPr="00A5746B">
              <w:rPr>
                <w:sz w:val="22"/>
                <w:szCs w:val="22"/>
              </w:rPr>
              <w:t>1</w:t>
            </w:r>
          </w:p>
        </w:tc>
        <w:tc>
          <w:tcPr>
            <w:tcW w:w="3104" w:type="pct"/>
            <w:shd w:val="clear" w:color="auto" w:fill="auto"/>
            <w:vAlign w:val="center"/>
          </w:tcPr>
          <w:p w:rsidR="00AD7C54" w:rsidRPr="00A5746B" w:rsidRDefault="00AD7C54" w:rsidP="003B51AE">
            <w:pPr>
              <w:jc w:val="center"/>
              <w:rPr>
                <w:sz w:val="22"/>
              </w:rPr>
            </w:pPr>
            <w:r w:rsidRPr="00A5746B">
              <w:rPr>
                <w:sz w:val="22"/>
              </w:rPr>
              <w:t>Котельная (п. Яр, ул. Школьная, 6а)</w:t>
            </w:r>
          </w:p>
        </w:tc>
        <w:tc>
          <w:tcPr>
            <w:tcW w:w="597" w:type="pct"/>
            <w:shd w:val="clear" w:color="auto" w:fill="auto"/>
            <w:vAlign w:val="center"/>
          </w:tcPr>
          <w:p w:rsidR="00AD7C54" w:rsidRPr="00A5746B" w:rsidRDefault="00AD7C54">
            <w:pPr>
              <w:jc w:val="center"/>
              <w:rPr>
                <w:sz w:val="20"/>
                <w:szCs w:val="20"/>
              </w:rPr>
            </w:pPr>
            <w:r w:rsidRPr="00A5746B">
              <w:rPr>
                <w:sz w:val="20"/>
                <w:szCs w:val="20"/>
              </w:rPr>
              <w:t>2,150</w:t>
            </w:r>
          </w:p>
        </w:tc>
        <w:tc>
          <w:tcPr>
            <w:tcW w:w="1032" w:type="pct"/>
            <w:gridSpan w:val="2"/>
            <w:vAlign w:val="center"/>
          </w:tcPr>
          <w:p w:rsidR="00AD7C54" w:rsidRPr="00A5746B" w:rsidRDefault="00AD7C54">
            <w:pPr>
              <w:jc w:val="center"/>
              <w:rPr>
                <w:sz w:val="20"/>
                <w:szCs w:val="20"/>
              </w:rPr>
            </w:pPr>
            <w:r w:rsidRPr="00A5746B">
              <w:rPr>
                <w:sz w:val="20"/>
                <w:szCs w:val="20"/>
              </w:rPr>
              <w:t>5452,6</w:t>
            </w:r>
          </w:p>
        </w:tc>
      </w:tr>
      <w:tr w:rsidR="00AD7C54" w:rsidRPr="00A5746B" w:rsidTr="00AD7C54">
        <w:tc>
          <w:tcPr>
            <w:tcW w:w="267" w:type="pct"/>
            <w:shd w:val="clear" w:color="auto" w:fill="auto"/>
            <w:vAlign w:val="center"/>
          </w:tcPr>
          <w:p w:rsidR="00AD7C54" w:rsidRPr="00A5746B" w:rsidRDefault="00AD7C54" w:rsidP="003B51AE">
            <w:pPr>
              <w:pStyle w:val="ab"/>
              <w:jc w:val="center"/>
              <w:rPr>
                <w:sz w:val="22"/>
                <w:szCs w:val="22"/>
              </w:rPr>
            </w:pPr>
            <w:r w:rsidRPr="00A5746B">
              <w:rPr>
                <w:sz w:val="22"/>
                <w:szCs w:val="22"/>
              </w:rPr>
              <w:t>2</w:t>
            </w:r>
          </w:p>
        </w:tc>
        <w:tc>
          <w:tcPr>
            <w:tcW w:w="3104" w:type="pct"/>
            <w:shd w:val="clear" w:color="auto" w:fill="auto"/>
            <w:vAlign w:val="center"/>
          </w:tcPr>
          <w:p w:rsidR="00AD7C54" w:rsidRPr="00A5746B" w:rsidRDefault="00AD7C54" w:rsidP="003B51AE">
            <w:pPr>
              <w:jc w:val="center"/>
              <w:rPr>
                <w:sz w:val="22"/>
              </w:rPr>
            </w:pPr>
            <w:r w:rsidRPr="00A5746B">
              <w:rPr>
                <w:sz w:val="22"/>
              </w:rPr>
              <w:t>Котельная (с.Дизьмино, ул. Школьная, 26а)</w:t>
            </w:r>
          </w:p>
        </w:tc>
        <w:tc>
          <w:tcPr>
            <w:tcW w:w="597" w:type="pct"/>
            <w:shd w:val="clear" w:color="auto" w:fill="auto"/>
            <w:vAlign w:val="center"/>
          </w:tcPr>
          <w:p w:rsidR="00AD7C54" w:rsidRPr="00A5746B" w:rsidRDefault="00AD7C54">
            <w:pPr>
              <w:jc w:val="center"/>
              <w:rPr>
                <w:sz w:val="20"/>
                <w:szCs w:val="20"/>
              </w:rPr>
            </w:pPr>
            <w:r w:rsidRPr="00A5746B">
              <w:rPr>
                <w:sz w:val="20"/>
                <w:szCs w:val="20"/>
              </w:rPr>
              <w:t>0,403</w:t>
            </w:r>
          </w:p>
        </w:tc>
        <w:tc>
          <w:tcPr>
            <w:tcW w:w="1032" w:type="pct"/>
            <w:gridSpan w:val="2"/>
            <w:vAlign w:val="center"/>
          </w:tcPr>
          <w:p w:rsidR="00AD7C54" w:rsidRPr="00A5746B" w:rsidRDefault="00AD7C54">
            <w:pPr>
              <w:jc w:val="center"/>
              <w:rPr>
                <w:sz w:val="20"/>
                <w:szCs w:val="20"/>
              </w:rPr>
            </w:pPr>
            <w:r w:rsidRPr="00A5746B">
              <w:rPr>
                <w:sz w:val="20"/>
                <w:szCs w:val="20"/>
              </w:rPr>
              <w:t>988,7</w:t>
            </w:r>
          </w:p>
        </w:tc>
      </w:tr>
      <w:tr w:rsidR="00AD7C54" w:rsidRPr="00A5746B" w:rsidTr="00AD7C54">
        <w:tc>
          <w:tcPr>
            <w:tcW w:w="267" w:type="pct"/>
            <w:shd w:val="clear" w:color="auto" w:fill="auto"/>
            <w:vAlign w:val="center"/>
          </w:tcPr>
          <w:p w:rsidR="00AD7C54" w:rsidRPr="00A5746B" w:rsidRDefault="00AD7C54" w:rsidP="003B51AE">
            <w:pPr>
              <w:pStyle w:val="ab"/>
              <w:jc w:val="center"/>
              <w:rPr>
                <w:sz w:val="22"/>
                <w:szCs w:val="22"/>
              </w:rPr>
            </w:pPr>
            <w:r w:rsidRPr="00A5746B">
              <w:rPr>
                <w:sz w:val="22"/>
                <w:szCs w:val="22"/>
              </w:rPr>
              <w:t>3</w:t>
            </w:r>
          </w:p>
        </w:tc>
        <w:tc>
          <w:tcPr>
            <w:tcW w:w="3104" w:type="pct"/>
            <w:shd w:val="clear" w:color="auto" w:fill="auto"/>
            <w:vAlign w:val="center"/>
          </w:tcPr>
          <w:p w:rsidR="00AD7C54" w:rsidRPr="00A5746B" w:rsidRDefault="00AD7C54" w:rsidP="003B51AE">
            <w:pPr>
              <w:jc w:val="center"/>
              <w:rPr>
                <w:sz w:val="22"/>
              </w:rPr>
            </w:pPr>
            <w:r w:rsidRPr="00A5746B">
              <w:rPr>
                <w:sz w:val="22"/>
              </w:rPr>
              <w:t>Котельная (п.Яр, ул. Советская, 1)</w:t>
            </w:r>
          </w:p>
        </w:tc>
        <w:tc>
          <w:tcPr>
            <w:tcW w:w="597" w:type="pct"/>
            <w:shd w:val="clear" w:color="auto" w:fill="auto"/>
            <w:vAlign w:val="center"/>
          </w:tcPr>
          <w:p w:rsidR="00AD7C54" w:rsidRPr="00A5746B" w:rsidRDefault="00AD7C54">
            <w:pPr>
              <w:jc w:val="center"/>
              <w:rPr>
                <w:sz w:val="20"/>
                <w:szCs w:val="20"/>
              </w:rPr>
            </w:pPr>
            <w:r w:rsidRPr="00A5746B">
              <w:rPr>
                <w:sz w:val="20"/>
                <w:szCs w:val="20"/>
              </w:rPr>
              <w:t>0,975</w:t>
            </w:r>
          </w:p>
        </w:tc>
        <w:tc>
          <w:tcPr>
            <w:tcW w:w="1032" w:type="pct"/>
            <w:gridSpan w:val="2"/>
            <w:vAlign w:val="center"/>
          </w:tcPr>
          <w:p w:rsidR="00AD7C54" w:rsidRPr="00A5746B" w:rsidRDefault="00AD7C54">
            <w:pPr>
              <w:jc w:val="center"/>
              <w:rPr>
                <w:sz w:val="20"/>
                <w:szCs w:val="20"/>
              </w:rPr>
            </w:pPr>
            <w:r w:rsidRPr="00A5746B">
              <w:rPr>
                <w:sz w:val="20"/>
                <w:szCs w:val="20"/>
              </w:rPr>
              <w:t>2088,9</w:t>
            </w:r>
          </w:p>
        </w:tc>
      </w:tr>
      <w:tr w:rsidR="00AD7C54" w:rsidRPr="00A5746B" w:rsidTr="00AD7C54">
        <w:tc>
          <w:tcPr>
            <w:tcW w:w="267" w:type="pct"/>
            <w:shd w:val="clear" w:color="auto" w:fill="auto"/>
            <w:vAlign w:val="center"/>
          </w:tcPr>
          <w:p w:rsidR="00AD7C54" w:rsidRPr="00A5746B" w:rsidRDefault="00AD7C54" w:rsidP="003B51AE">
            <w:pPr>
              <w:pStyle w:val="ab"/>
              <w:jc w:val="center"/>
              <w:rPr>
                <w:sz w:val="22"/>
                <w:szCs w:val="22"/>
              </w:rPr>
            </w:pPr>
            <w:r w:rsidRPr="00A5746B">
              <w:rPr>
                <w:sz w:val="22"/>
                <w:szCs w:val="22"/>
              </w:rPr>
              <w:t>4</w:t>
            </w:r>
          </w:p>
        </w:tc>
        <w:tc>
          <w:tcPr>
            <w:tcW w:w="3104" w:type="pct"/>
            <w:shd w:val="clear" w:color="auto" w:fill="auto"/>
            <w:vAlign w:val="center"/>
          </w:tcPr>
          <w:p w:rsidR="00AD7C54" w:rsidRPr="00A5746B" w:rsidRDefault="00AD7C54" w:rsidP="003B51AE">
            <w:pPr>
              <w:jc w:val="center"/>
              <w:rPr>
                <w:sz w:val="22"/>
              </w:rPr>
            </w:pPr>
            <w:r w:rsidRPr="00A5746B">
              <w:rPr>
                <w:sz w:val="22"/>
              </w:rPr>
              <w:t>Котельная (с.Пудем, ул. Гагарина, 2а)</w:t>
            </w:r>
          </w:p>
        </w:tc>
        <w:tc>
          <w:tcPr>
            <w:tcW w:w="597" w:type="pct"/>
            <w:shd w:val="clear" w:color="auto" w:fill="auto"/>
            <w:vAlign w:val="center"/>
          </w:tcPr>
          <w:p w:rsidR="00AD7C54" w:rsidRPr="00A5746B" w:rsidRDefault="00AD7C54">
            <w:pPr>
              <w:jc w:val="center"/>
              <w:rPr>
                <w:sz w:val="20"/>
                <w:szCs w:val="20"/>
              </w:rPr>
            </w:pPr>
            <w:r w:rsidRPr="00A5746B">
              <w:rPr>
                <w:sz w:val="20"/>
                <w:szCs w:val="20"/>
              </w:rPr>
              <w:t>1,966</w:t>
            </w:r>
          </w:p>
        </w:tc>
        <w:tc>
          <w:tcPr>
            <w:tcW w:w="1032" w:type="pct"/>
            <w:gridSpan w:val="2"/>
            <w:vAlign w:val="center"/>
          </w:tcPr>
          <w:p w:rsidR="00AD7C54" w:rsidRPr="00A5746B" w:rsidRDefault="00AD7C54">
            <w:pPr>
              <w:jc w:val="center"/>
              <w:rPr>
                <w:sz w:val="20"/>
                <w:szCs w:val="20"/>
              </w:rPr>
            </w:pPr>
            <w:r w:rsidRPr="00A5746B">
              <w:rPr>
                <w:sz w:val="20"/>
                <w:szCs w:val="20"/>
              </w:rPr>
              <w:t>5851,4</w:t>
            </w:r>
          </w:p>
        </w:tc>
      </w:tr>
      <w:tr w:rsidR="00AD7C54" w:rsidRPr="00A5746B" w:rsidTr="00AD7C54">
        <w:tc>
          <w:tcPr>
            <w:tcW w:w="267" w:type="pct"/>
            <w:shd w:val="clear" w:color="auto" w:fill="auto"/>
            <w:vAlign w:val="center"/>
          </w:tcPr>
          <w:p w:rsidR="00AD7C54" w:rsidRPr="00A5746B" w:rsidRDefault="00AD7C54" w:rsidP="003B51AE">
            <w:pPr>
              <w:pStyle w:val="ab"/>
              <w:jc w:val="center"/>
              <w:rPr>
                <w:sz w:val="22"/>
                <w:szCs w:val="22"/>
              </w:rPr>
            </w:pPr>
            <w:r w:rsidRPr="00A5746B">
              <w:rPr>
                <w:sz w:val="22"/>
                <w:szCs w:val="22"/>
              </w:rPr>
              <w:t>5</w:t>
            </w:r>
          </w:p>
        </w:tc>
        <w:tc>
          <w:tcPr>
            <w:tcW w:w="3104" w:type="pct"/>
            <w:shd w:val="clear" w:color="auto" w:fill="auto"/>
            <w:vAlign w:val="center"/>
          </w:tcPr>
          <w:p w:rsidR="00AD7C54" w:rsidRPr="00A5746B" w:rsidRDefault="00AD7C54" w:rsidP="003B51AE">
            <w:pPr>
              <w:jc w:val="center"/>
              <w:rPr>
                <w:sz w:val="22"/>
              </w:rPr>
            </w:pPr>
            <w:r w:rsidRPr="00A5746B">
              <w:rPr>
                <w:sz w:val="22"/>
              </w:rPr>
              <w:t>Котельная (п.Яр, ул. Ф.Васильева, 6а)</w:t>
            </w:r>
          </w:p>
        </w:tc>
        <w:tc>
          <w:tcPr>
            <w:tcW w:w="597" w:type="pct"/>
            <w:shd w:val="clear" w:color="auto" w:fill="auto"/>
            <w:vAlign w:val="center"/>
          </w:tcPr>
          <w:p w:rsidR="00AD7C54" w:rsidRPr="00A5746B" w:rsidRDefault="00AD7C54">
            <w:pPr>
              <w:jc w:val="center"/>
              <w:rPr>
                <w:sz w:val="20"/>
                <w:szCs w:val="20"/>
              </w:rPr>
            </w:pPr>
            <w:r w:rsidRPr="00A5746B">
              <w:rPr>
                <w:sz w:val="20"/>
                <w:szCs w:val="20"/>
              </w:rPr>
              <w:t>2,801</w:t>
            </w:r>
          </w:p>
        </w:tc>
        <w:tc>
          <w:tcPr>
            <w:tcW w:w="1032" w:type="pct"/>
            <w:gridSpan w:val="2"/>
            <w:vAlign w:val="center"/>
          </w:tcPr>
          <w:p w:rsidR="00AD7C54" w:rsidRPr="00A5746B" w:rsidRDefault="00AD7C54">
            <w:pPr>
              <w:jc w:val="center"/>
              <w:rPr>
                <w:sz w:val="20"/>
                <w:szCs w:val="20"/>
              </w:rPr>
            </w:pPr>
            <w:r w:rsidRPr="00A5746B">
              <w:rPr>
                <w:sz w:val="20"/>
                <w:szCs w:val="20"/>
              </w:rPr>
              <w:t>5208,5</w:t>
            </w:r>
          </w:p>
        </w:tc>
      </w:tr>
      <w:tr w:rsidR="00AD7C54" w:rsidRPr="00A5746B" w:rsidTr="00AD7C54">
        <w:tc>
          <w:tcPr>
            <w:tcW w:w="267" w:type="pct"/>
            <w:shd w:val="clear" w:color="auto" w:fill="auto"/>
            <w:vAlign w:val="center"/>
          </w:tcPr>
          <w:p w:rsidR="00AD7C54" w:rsidRPr="00A5746B" w:rsidRDefault="00AD7C54" w:rsidP="003B51AE">
            <w:pPr>
              <w:pStyle w:val="ab"/>
              <w:jc w:val="center"/>
              <w:rPr>
                <w:sz w:val="22"/>
                <w:szCs w:val="22"/>
              </w:rPr>
            </w:pPr>
            <w:r w:rsidRPr="00A5746B">
              <w:rPr>
                <w:sz w:val="22"/>
                <w:szCs w:val="22"/>
              </w:rPr>
              <w:t>6</w:t>
            </w:r>
          </w:p>
        </w:tc>
        <w:tc>
          <w:tcPr>
            <w:tcW w:w="3104" w:type="pct"/>
            <w:shd w:val="clear" w:color="auto" w:fill="auto"/>
            <w:vAlign w:val="center"/>
          </w:tcPr>
          <w:p w:rsidR="00AD7C54" w:rsidRPr="00A5746B" w:rsidRDefault="00AD7C54" w:rsidP="003B51AE">
            <w:pPr>
              <w:jc w:val="center"/>
              <w:rPr>
                <w:sz w:val="22"/>
              </w:rPr>
            </w:pPr>
            <w:r w:rsidRPr="00A5746B">
              <w:rPr>
                <w:sz w:val="22"/>
              </w:rPr>
              <w:t>Котельная (п.Яр, ул. Ф.Васильева, 29а)</w:t>
            </w:r>
          </w:p>
        </w:tc>
        <w:tc>
          <w:tcPr>
            <w:tcW w:w="597" w:type="pct"/>
            <w:shd w:val="clear" w:color="auto" w:fill="auto"/>
            <w:vAlign w:val="center"/>
          </w:tcPr>
          <w:p w:rsidR="00AD7C54" w:rsidRPr="00A5746B" w:rsidRDefault="00AD7C54">
            <w:pPr>
              <w:jc w:val="center"/>
              <w:rPr>
                <w:sz w:val="20"/>
                <w:szCs w:val="20"/>
              </w:rPr>
            </w:pPr>
            <w:r w:rsidRPr="00A5746B">
              <w:rPr>
                <w:sz w:val="20"/>
                <w:szCs w:val="20"/>
              </w:rPr>
              <w:t>2,642</w:t>
            </w:r>
          </w:p>
        </w:tc>
        <w:tc>
          <w:tcPr>
            <w:tcW w:w="1032" w:type="pct"/>
            <w:gridSpan w:val="2"/>
            <w:vAlign w:val="center"/>
          </w:tcPr>
          <w:p w:rsidR="00AD7C54" w:rsidRPr="00A5746B" w:rsidRDefault="00AD7C54">
            <w:pPr>
              <w:jc w:val="center"/>
              <w:rPr>
                <w:sz w:val="20"/>
                <w:szCs w:val="20"/>
              </w:rPr>
            </w:pPr>
            <w:r w:rsidRPr="00A5746B">
              <w:rPr>
                <w:sz w:val="20"/>
                <w:szCs w:val="20"/>
              </w:rPr>
              <w:t>6234,3</w:t>
            </w:r>
          </w:p>
        </w:tc>
      </w:tr>
      <w:tr w:rsidR="00AD7C54" w:rsidRPr="00A5746B" w:rsidTr="00AD7C54">
        <w:tc>
          <w:tcPr>
            <w:tcW w:w="267" w:type="pct"/>
            <w:shd w:val="clear" w:color="auto" w:fill="auto"/>
            <w:vAlign w:val="center"/>
          </w:tcPr>
          <w:p w:rsidR="00AD7C54" w:rsidRPr="00A5746B" w:rsidRDefault="00AD7C54" w:rsidP="003B51AE">
            <w:pPr>
              <w:pStyle w:val="ab"/>
              <w:jc w:val="center"/>
              <w:rPr>
                <w:sz w:val="22"/>
                <w:szCs w:val="22"/>
              </w:rPr>
            </w:pPr>
            <w:r w:rsidRPr="00A5746B">
              <w:rPr>
                <w:sz w:val="22"/>
                <w:szCs w:val="22"/>
              </w:rPr>
              <w:t>7</w:t>
            </w:r>
          </w:p>
        </w:tc>
        <w:tc>
          <w:tcPr>
            <w:tcW w:w="3104" w:type="pct"/>
            <w:shd w:val="clear" w:color="auto" w:fill="auto"/>
            <w:vAlign w:val="center"/>
          </w:tcPr>
          <w:p w:rsidR="00AD7C54" w:rsidRPr="00A5746B" w:rsidRDefault="00AD7C54" w:rsidP="003B51AE">
            <w:pPr>
              <w:jc w:val="center"/>
              <w:rPr>
                <w:sz w:val="22"/>
              </w:rPr>
            </w:pPr>
            <w:r w:rsidRPr="00A5746B">
              <w:rPr>
                <w:sz w:val="22"/>
              </w:rPr>
              <w:t>Котельная (д.Зюино, ул. Школьная, 77а)</w:t>
            </w:r>
          </w:p>
        </w:tc>
        <w:tc>
          <w:tcPr>
            <w:tcW w:w="597" w:type="pct"/>
            <w:shd w:val="clear" w:color="auto" w:fill="auto"/>
            <w:vAlign w:val="center"/>
          </w:tcPr>
          <w:p w:rsidR="00AD7C54" w:rsidRPr="00A5746B" w:rsidRDefault="00AD7C54">
            <w:pPr>
              <w:jc w:val="center"/>
              <w:rPr>
                <w:sz w:val="20"/>
                <w:szCs w:val="20"/>
              </w:rPr>
            </w:pPr>
            <w:r w:rsidRPr="00A5746B">
              <w:rPr>
                <w:sz w:val="20"/>
                <w:szCs w:val="20"/>
              </w:rPr>
              <w:t>0,214</w:t>
            </w:r>
          </w:p>
        </w:tc>
        <w:tc>
          <w:tcPr>
            <w:tcW w:w="1032" w:type="pct"/>
            <w:gridSpan w:val="2"/>
            <w:vAlign w:val="center"/>
          </w:tcPr>
          <w:p w:rsidR="00AD7C54" w:rsidRPr="00A5746B" w:rsidRDefault="00AD7C54">
            <w:pPr>
              <w:jc w:val="center"/>
              <w:rPr>
                <w:sz w:val="20"/>
                <w:szCs w:val="20"/>
              </w:rPr>
            </w:pPr>
            <w:r w:rsidRPr="00A5746B">
              <w:rPr>
                <w:sz w:val="20"/>
                <w:szCs w:val="20"/>
              </w:rPr>
              <w:t>585,6</w:t>
            </w:r>
          </w:p>
        </w:tc>
      </w:tr>
      <w:tr w:rsidR="00AD7C54" w:rsidRPr="00A5746B" w:rsidTr="00AD7C54">
        <w:tc>
          <w:tcPr>
            <w:tcW w:w="267" w:type="pct"/>
            <w:shd w:val="clear" w:color="auto" w:fill="auto"/>
            <w:vAlign w:val="center"/>
          </w:tcPr>
          <w:p w:rsidR="00AD7C54" w:rsidRPr="00A5746B" w:rsidRDefault="00AD7C54" w:rsidP="003B51AE">
            <w:pPr>
              <w:pStyle w:val="ab"/>
              <w:jc w:val="center"/>
              <w:rPr>
                <w:sz w:val="22"/>
                <w:szCs w:val="22"/>
              </w:rPr>
            </w:pPr>
            <w:r w:rsidRPr="00A5746B">
              <w:rPr>
                <w:sz w:val="22"/>
                <w:szCs w:val="22"/>
              </w:rPr>
              <w:t>8</w:t>
            </w:r>
          </w:p>
        </w:tc>
        <w:tc>
          <w:tcPr>
            <w:tcW w:w="3104" w:type="pct"/>
            <w:shd w:val="clear" w:color="auto" w:fill="auto"/>
            <w:vAlign w:val="center"/>
          </w:tcPr>
          <w:p w:rsidR="00AD7C54" w:rsidRPr="00A5746B" w:rsidRDefault="00AD7C54" w:rsidP="003B51AE">
            <w:pPr>
              <w:jc w:val="center"/>
              <w:rPr>
                <w:sz w:val="22"/>
              </w:rPr>
            </w:pPr>
            <w:r w:rsidRPr="00A5746B">
              <w:rPr>
                <w:sz w:val="22"/>
              </w:rPr>
              <w:t>Котельная (д.Бачумово, ул. Школьная, 17а)</w:t>
            </w:r>
          </w:p>
        </w:tc>
        <w:tc>
          <w:tcPr>
            <w:tcW w:w="597" w:type="pct"/>
            <w:shd w:val="clear" w:color="auto" w:fill="auto"/>
            <w:vAlign w:val="center"/>
          </w:tcPr>
          <w:p w:rsidR="00AD7C54" w:rsidRPr="00A5746B" w:rsidRDefault="00AD7C54">
            <w:pPr>
              <w:jc w:val="center"/>
              <w:rPr>
                <w:sz w:val="20"/>
                <w:szCs w:val="20"/>
              </w:rPr>
            </w:pPr>
            <w:r w:rsidRPr="00A5746B">
              <w:rPr>
                <w:sz w:val="20"/>
                <w:szCs w:val="20"/>
              </w:rPr>
              <w:t>0,289</w:t>
            </w:r>
          </w:p>
        </w:tc>
        <w:tc>
          <w:tcPr>
            <w:tcW w:w="1032" w:type="pct"/>
            <w:gridSpan w:val="2"/>
            <w:vAlign w:val="center"/>
          </w:tcPr>
          <w:p w:rsidR="00AD7C54" w:rsidRPr="00A5746B" w:rsidRDefault="00AD7C54">
            <w:pPr>
              <w:jc w:val="center"/>
              <w:rPr>
                <w:sz w:val="20"/>
                <w:szCs w:val="20"/>
              </w:rPr>
            </w:pPr>
            <w:r w:rsidRPr="00A5746B">
              <w:rPr>
                <w:sz w:val="20"/>
                <w:szCs w:val="20"/>
              </w:rPr>
              <w:t>630,5</w:t>
            </w:r>
          </w:p>
        </w:tc>
      </w:tr>
      <w:tr w:rsidR="00AD7C54" w:rsidRPr="00A5746B" w:rsidTr="00AD7C54">
        <w:tc>
          <w:tcPr>
            <w:tcW w:w="267" w:type="pct"/>
            <w:shd w:val="clear" w:color="auto" w:fill="auto"/>
            <w:vAlign w:val="center"/>
          </w:tcPr>
          <w:p w:rsidR="00AD7C54" w:rsidRPr="00A5746B" w:rsidRDefault="00AD7C54" w:rsidP="003B51AE">
            <w:pPr>
              <w:pStyle w:val="ab"/>
              <w:jc w:val="center"/>
              <w:rPr>
                <w:sz w:val="22"/>
                <w:szCs w:val="22"/>
              </w:rPr>
            </w:pPr>
            <w:r w:rsidRPr="00A5746B">
              <w:rPr>
                <w:sz w:val="22"/>
                <w:szCs w:val="22"/>
              </w:rPr>
              <w:t>9</w:t>
            </w:r>
          </w:p>
        </w:tc>
        <w:tc>
          <w:tcPr>
            <w:tcW w:w="3104" w:type="pct"/>
            <w:shd w:val="clear" w:color="auto" w:fill="auto"/>
            <w:vAlign w:val="center"/>
          </w:tcPr>
          <w:p w:rsidR="00AD7C54" w:rsidRPr="00A5746B" w:rsidRDefault="00AD7C54" w:rsidP="003B51AE">
            <w:pPr>
              <w:jc w:val="center"/>
              <w:rPr>
                <w:sz w:val="22"/>
              </w:rPr>
            </w:pPr>
            <w:r w:rsidRPr="00A5746B">
              <w:rPr>
                <w:sz w:val="22"/>
              </w:rPr>
              <w:t>Котельная (д. Ворца, ул. Чапаевская, 66)</w:t>
            </w:r>
          </w:p>
        </w:tc>
        <w:tc>
          <w:tcPr>
            <w:tcW w:w="597" w:type="pct"/>
            <w:shd w:val="clear" w:color="auto" w:fill="auto"/>
            <w:vAlign w:val="center"/>
          </w:tcPr>
          <w:p w:rsidR="00AD7C54" w:rsidRPr="00A5746B" w:rsidRDefault="00AD7C54">
            <w:pPr>
              <w:jc w:val="center"/>
              <w:rPr>
                <w:sz w:val="20"/>
                <w:szCs w:val="20"/>
              </w:rPr>
            </w:pPr>
            <w:r w:rsidRPr="00A5746B">
              <w:rPr>
                <w:sz w:val="20"/>
                <w:szCs w:val="20"/>
              </w:rPr>
              <w:t>0,306</w:t>
            </w:r>
          </w:p>
        </w:tc>
        <w:tc>
          <w:tcPr>
            <w:tcW w:w="1032" w:type="pct"/>
            <w:gridSpan w:val="2"/>
            <w:vAlign w:val="center"/>
          </w:tcPr>
          <w:p w:rsidR="00AD7C54" w:rsidRPr="00A5746B" w:rsidRDefault="00AD7C54">
            <w:pPr>
              <w:jc w:val="center"/>
              <w:rPr>
                <w:sz w:val="20"/>
                <w:szCs w:val="20"/>
              </w:rPr>
            </w:pPr>
            <w:r w:rsidRPr="00A5746B">
              <w:rPr>
                <w:sz w:val="20"/>
                <w:szCs w:val="20"/>
              </w:rPr>
              <w:t>570,6</w:t>
            </w:r>
          </w:p>
        </w:tc>
      </w:tr>
      <w:tr w:rsidR="00AD7C54" w:rsidRPr="00A5746B" w:rsidTr="00AD7C54">
        <w:tc>
          <w:tcPr>
            <w:tcW w:w="267" w:type="pct"/>
            <w:shd w:val="clear" w:color="auto" w:fill="auto"/>
            <w:vAlign w:val="center"/>
          </w:tcPr>
          <w:p w:rsidR="00AD7C54" w:rsidRPr="00A5746B" w:rsidRDefault="00AD7C54" w:rsidP="003B51AE">
            <w:pPr>
              <w:pStyle w:val="ab"/>
              <w:jc w:val="center"/>
              <w:rPr>
                <w:sz w:val="22"/>
                <w:szCs w:val="22"/>
              </w:rPr>
            </w:pPr>
            <w:r w:rsidRPr="00A5746B">
              <w:rPr>
                <w:sz w:val="22"/>
                <w:szCs w:val="22"/>
              </w:rPr>
              <w:t>10</w:t>
            </w:r>
          </w:p>
        </w:tc>
        <w:tc>
          <w:tcPr>
            <w:tcW w:w="3104" w:type="pct"/>
            <w:shd w:val="clear" w:color="auto" w:fill="auto"/>
            <w:vAlign w:val="center"/>
          </w:tcPr>
          <w:p w:rsidR="00AD7C54" w:rsidRPr="00A5746B" w:rsidRDefault="00AD7C54" w:rsidP="003B51AE">
            <w:pPr>
              <w:jc w:val="center"/>
              <w:rPr>
                <w:sz w:val="22"/>
              </w:rPr>
            </w:pPr>
            <w:r w:rsidRPr="00A5746B">
              <w:rPr>
                <w:sz w:val="22"/>
              </w:rPr>
              <w:t>Котельная (с.Укан, ул. Советская, 15б)</w:t>
            </w:r>
          </w:p>
        </w:tc>
        <w:tc>
          <w:tcPr>
            <w:tcW w:w="597" w:type="pct"/>
            <w:shd w:val="clear" w:color="auto" w:fill="auto"/>
            <w:vAlign w:val="center"/>
          </w:tcPr>
          <w:p w:rsidR="00AD7C54" w:rsidRPr="00A5746B" w:rsidRDefault="00AD7C54">
            <w:pPr>
              <w:jc w:val="center"/>
              <w:rPr>
                <w:sz w:val="20"/>
                <w:szCs w:val="20"/>
              </w:rPr>
            </w:pPr>
            <w:r w:rsidRPr="00A5746B">
              <w:rPr>
                <w:sz w:val="20"/>
                <w:szCs w:val="20"/>
              </w:rPr>
              <w:t>0,305</w:t>
            </w:r>
          </w:p>
        </w:tc>
        <w:tc>
          <w:tcPr>
            <w:tcW w:w="1032" w:type="pct"/>
            <w:gridSpan w:val="2"/>
            <w:vAlign w:val="center"/>
          </w:tcPr>
          <w:p w:rsidR="00AD7C54" w:rsidRPr="00A5746B" w:rsidRDefault="00AD7C54">
            <w:pPr>
              <w:jc w:val="center"/>
              <w:rPr>
                <w:sz w:val="20"/>
                <w:szCs w:val="20"/>
              </w:rPr>
            </w:pPr>
            <w:r w:rsidRPr="00A5746B">
              <w:rPr>
                <w:sz w:val="20"/>
                <w:szCs w:val="20"/>
              </w:rPr>
              <w:t>615,3</w:t>
            </w:r>
          </w:p>
        </w:tc>
      </w:tr>
      <w:tr w:rsidR="00AD7C54" w:rsidRPr="00A5746B" w:rsidTr="00AD7C54">
        <w:tc>
          <w:tcPr>
            <w:tcW w:w="267" w:type="pct"/>
            <w:shd w:val="clear" w:color="auto" w:fill="auto"/>
            <w:vAlign w:val="center"/>
          </w:tcPr>
          <w:p w:rsidR="00AD7C54" w:rsidRPr="00A5746B" w:rsidRDefault="00AD7C54" w:rsidP="003B51AE">
            <w:pPr>
              <w:pStyle w:val="ab"/>
              <w:jc w:val="center"/>
              <w:rPr>
                <w:sz w:val="22"/>
                <w:szCs w:val="22"/>
              </w:rPr>
            </w:pPr>
            <w:r w:rsidRPr="00A5746B">
              <w:rPr>
                <w:sz w:val="22"/>
                <w:szCs w:val="22"/>
              </w:rPr>
              <w:t>11</w:t>
            </w:r>
          </w:p>
        </w:tc>
        <w:tc>
          <w:tcPr>
            <w:tcW w:w="3104" w:type="pct"/>
            <w:shd w:val="clear" w:color="auto" w:fill="auto"/>
            <w:vAlign w:val="center"/>
          </w:tcPr>
          <w:p w:rsidR="00AD7C54" w:rsidRPr="00A5746B" w:rsidRDefault="00AD7C54" w:rsidP="003B51AE">
            <w:pPr>
              <w:jc w:val="center"/>
              <w:rPr>
                <w:sz w:val="22"/>
              </w:rPr>
            </w:pPr>
            <w:r w:rsidRPr="00A5746B">
              <w:rPr>
                <w:sz w:val="22"/>
              </w:rPr>
              <w:t>Котельная (п. Яр, ул. Ворошилова, 10ж)</w:t>
            </w:r>
          </w:p>
        </w:tc>
        <w:tc>
          <w:tcPr>
            <w:tcW w:w="597" w:type="pct"/>
            <w:shd w:val="clear" w:color="auto" w:fill="auto"/>
            <w:vAlign w:val="center"/>
          </w:tcPr>
          <w:p w:rsidR="00AD7C54" w:rsidRPr="00A5746B" w:rsidRDefault="00AD7C54">
            <w:pPr>
              <w:jc w:val="center"/>
              <w:rPr>
                <w:sz w:val="20"/>
                <w:szCs w:val="20"/>
              </w:rPr>
            </w:pPr>
            <w:r w:rsidRPr="00A5746B">
              <w:rPr>
                <w:sz w:val="20"/>
                <w:szCs w:val="20"/>
              </w:rPr>
              <w:t>1,172</w:t>
            </w:r>
          </w:p>
        </w:tc>
        <w:tc>
          <w:tcPr>
            <w:tcW w:w="1032" w:type="pct"/>
            <w:gridSpan w:val="2"/>
            <w:vAlign w:val="center"/>
          </w:tcPr>
          <w:p w:rsidR="00AD7C54" w:rsidRPr="00A5746B" w:rsidRDefault="00AD7C54">
            <w:pPr>
              <w:jc w:val="center"/>
              <w:rPr>
                <w:sz w:val="20"/>
                <w:szCs w:val="20"/>
              </w:rPr>
            </w:pPr>
            <w:r w:rsidRPr="00A5746B">
              <w:rPr>
                <w:sz w:val="20"/>
                <w:szCs w:val="20"/>
              </w:rPr>
              <w:t>3314,0</w:t>
            </w:r>
          </w:p>
        </w:tc>
      </w:tr>
      <w:tr w:rsidR="00AD7C54" w:rsidRPr="00A5746B" w:rsidTr="00AD7C54">
        <w:tc>
          <w:tcPr>
            <w:tcW w:w="267" w:type="pct"/>
            <w:shd w:val="clear" w:color="auto" w:fill="auto"/>
            <w:vAlign w:val="center"/>
          </w:tcPr>
          <w:p w:rsidR="00AD7C54" w:rsidRPr="00A5746B" w:rsidRDefault="00AD7C54" w:rsidP="003B51AE">
            <w:pPr>
              <w:pStyle w:val="ab"/>
              <w:jc w:val="center"/>
              <w:rPr>
                <w:sz w:val="22"/>
                <w:szCs w:val="22"/>
              </w:rPr>
            </w:pPr>
            <w:r w:rsidRPr="00A5746B">
              <w:rPr>
                <w:sz w:val="22"/>
                <w:szCs w:val="22"/>
              </w:rPr>
              <w:t>12</w:t>
            </w:r>
          </w:p>
        </w:tc>
        <w:tc>
          <w:tcPr>
            <w:tcW w:w="3104" w:type="pct"/>
            <w:shd w:val="clear" w:color="auto" w:fill="auto"/>
            <w:vAlign w:val="center"/>
          </w:tcPr>
          <w:p w:rsidR="00AD7C54" w:rsidRPr="00A5746B" w:rsidRDefault="00AD7C54" w:rsidP="003B51AE">
            <w:pPr>
              <w:jc w:val="center"/>
              <w:rPr>
                <w:sz w:val="22"/>
              </w:rPr>
            </w:pPr>
            <w:r w:rsidRPr="00A5746B">
              <w:rPr>
                <w:sz w:val="22"/>
              </w:rPr>
              <w:t>Котельная (д.Бармашур, ул. Советская, 42а)</w:t>
            </w:r>
          </w:p>
        </w:tc>
        <w:tc>
          <w:tcPr>
            <w:tcW w:w="597" w:type="pct"/>
            <w:shd w:val="clear" w:color="auto" w:fill="auto"/>
            <w:vAlign w:val="center"/>
          </w:tcPr>
          <w:p w:rsidR="00AD7C54" w:rsidRPr="00A5746B" w:rsidRDefault="00AD7C54">
            <w:pPr>
              <w:jc w:val="center"/>
              <w:rPr>
                <w:sz w:val="20"/>
                <w:szCs w:val="20"/>
              </w:rPr>
            </w:pPr>
            <w:r w:rsidRPr="00A5746B">
              <w:rPr>
                <w:sz w:val="20"/>
                <w:szCs w:val="20"/>
              </w:rPr>
              <w:t>0,254</w:t>
            </w:r>
          </w:p>
        </w:tc>
        <w:tc>
          <w:tcPr>
            <w:tcW w:w="1032" w:type="pct"/>
            <w:gridSpan w:val="2"/>
            <w:vAlign w:val="center"/>
          </w:tcPr>
          <w:p w:rsidR="00AD7C54" w:rsidRPr="00A5746B" w:rsidRDefault="00AD7C54">
            <w:pPr>
              <w:jc w:val="center"/>
              <w:rPr>
                <w:sz w:val="20"/>
                <w:szCs w:val="20"/>
              </w:rPr>
            </w:pPr>
            <w:r w:rsidRPr="00A5746B">
              <w:rPr>
                <w:sz w:val="20"/>
                <w:szCs w:val="20"/>
              </w:rPr>
              <w:t>665,9</w:t>
            </w:r>
          </w:p>
        </w:tc>
      </w:tr>
      <w:tr w:rsidR="00AD7C54" w:rsidRPr="00A5746B" w:rsidTr="00AD7C54">
        <w:tc>
          <w:tcPr>
            <w:tcW w:w="267" w:type="pct"/>
            <w:shd w:val="clear" w:color="auto" w:fill="auto"/>
            <w:vAlign w:val="center"/>
          </w:tcPr>
          <w:p w:rsidR="00AD7C54" w:rsidRPr="00A5746B" w:rsidRDefault="00AD7C54" w:rsidP="003B51AE">
            <w:pPr>
              <w:pStyle w:val="ab"/>
              <w:jc w:val="center"/>
              <w:rPr>
                <w:sz w:val="22"/>
                <w:szCs w:val="22"/>
              </w:rPr>
            </w:pPr>
            <w:r w:rsidRPr="00A5746B">
              <w:rPr>
                <w:sz w:val="22"/>
                <w:szCs w:val="22"/>
              </w:rPr>
              <w:t>13</w:t>
            </w:r>
          </w:p>
        </w:tc>
        <w:tc>
          <w:tcPr>
            <w:tcW w:w="3104" w:type="pct"/>
            <w:shd w:val="clear" w:color="auto" w:fill="auto"/>
            <w:vAlign w:val="center"/>
          </w:tcPr>
          <w:p w:rsidR="00AD7C54" w:rsidRPr="00A5746B" w:rsidRDefault="00AD7C54" w:rsidP="003B51AE">
            <w:pPr>
              <w:jc w:val="center"/>
              <w:rPr>
                <w:sz w:val="22"/>
              </w:rPr>
            </w:pPr>
            <w:r w:rsidRPr="00A5746B">
              <w:rPr>
                <w:sz w:val="22"/>
              </w:rPr>
              <w:t>Котельная (п.Яр, ул. Вокзальная, 21Б)</w:t>
            </w:r>
          </w:p>
        </w:tc>
        <w:tc>
          <w:tcPr>
            <w:tcW w:w="597" w:type="pct"/>
            <w:shd w:val="clear" w:color="auto" w:fill="auto"/>
            <w:vAlign w:val="center"/>
          </w:tcPr>
          <w:p w:rsidR="00AD7C54" w:rsidRPr="00A5746B" w:rsidRDefault="00AD7C54">
            <w:pPr>
              <w:jc w:val="center"/>
              <w:rPr>
                <w:sz w:val="20"/>
                <w:szCs w:val="20"/>
              </w:rPr>
            </w:pPr>
            <w:r w:rsidRPr="00A5746B">
              <w:rPr>
                <w:sz w:val="20"/>
                <w:szCs w:val="20"/>
              </w:rPr>
              <w:t>0,030</w:t>
            </w:r>
          </w:p>
        </w:tc>
        <w:tc>
          <w:tcPr>
            <w:tcW w:w="1032" w:type="pct"/>
            <w:gridSpan w:val="2"/>
            <w:vAlign w:val="center"/>
          </w:tcPr>
          <w:p w:rsidR="00AD7C54" w:rsidRPr="00A5746B" w:rsidRDefault="00AD7C54">
            <w:pPr>
              <w:jc w:val="center"/>
              <w:rPr>
                <w:sz w:val="20"/>
                <w:szCs w:val="20"/>
              </w:rPr>
            </w:pPr>
            <w:r w:rsidRPr="00A5746B">
              <w:rPr>
                <w:sz w:val="20"/>
                <w:szCs w:val="20"/>
              </w:rPr>
              <w:t>85,7</w:t>
            </w:r>
          </w:p>
        </w:tc>
      </w:tr>
      <w:tr w:rsidR="00AD7C54" w:rsidRPr="00A5746B" w:rsidTr="00AD7C54">
        <w:tc>
          <w:tcPr>
            <w:tcW w:w="267" w:type="pct"/>
            <w:shd w:val="clear" w:color="auto" w:fill="auto"/>
            <w:vAlign w:val="center"/>
          </w:tcPr>
          <w:p w:rsidR="00AD7C54" w:rsidRPr="00A5746B" w:rsidRDefault="00AD7C54" w:rsidP="003B51AE">
            <w:pPr>
              <w:pStyle w:val="ab"/>
              <w:jc w:val="center"/>
              <w:rPr>
                <w:sz w:val="22"/>
                <w:szCs w:val="22"/>
              </w:rPr>
            </w:pPr>
            <w:r w:rsidRPr="00A5746B">
              <w:rPr>
                <w:sz w:val="22"/>
                <w:szCs w:val="22"/>
              </w:rPr>
              <w:t>14</w:t>
            </w:r>
          </w:p>
        </w:tc>
        <w:tc>
          <w:tcPr>
            <w:tcW w:w="3104" w:type="pct"/>
            <w:shd w:val="clear" w:color="auto" w:fill="auto"/>
            <w:vAlign w:val="center"/>
          </w:tcPr>
          <w:p w:rsidR="00AD7C54" w:rsidRPr="00A5746B" w:rsidRDefault="00AD7C54" w:rsidP="003B51AE">
            <w:pPr>
              <w:jc w:val="center"/>
              <w:rPr>
                <w:sz w:val="22"/>
              </w:rPr>
            </w:pPr>
            <w:r w:rsidRPr="00A5746B">
              <w:rPr>
                <w:sz w:val="22"/>
              </w:rPr>
              <w:t>Котельная (п.Яр, ул. Горького, 23)</w:t>
            </w:r>
          </w:p>
        </w:tc>
        <w:tc>
          <w:tcPr>
            <w:tcW w:w="597" w:type="pct"/>
            <w:shd w:val="clear" w:color="auto" w:fill="auto"/>
            <w:vAlign w:val="center"/>
          </w:tcPr>
          <w:p w:rsidR="00AD7C54" w:rsidRPr="00A5746B" w:rsidRDefault="00AD7C54">
            <w:pPr>
              <w:jc w:val="center"/>
              <w:rPr>
                <w:sz w:val="20"/>
                <w:szCs w:val="20"/>
              </w:rPr>
            </w:pPr>
            <w:r w:rsidRPr="00A5746B">
              <w:rPr>
                <w:sz w:val="20"/>
                <w:szCs w:val="20"/>
              </w:rPr>
              <w:t>0,212</w:t>
            </w:r>
          </w:p>
        </w:tc>
        <w:tc>
          <w:tcPr>
            <w:tcW w:w="1032" w:type="pct"/>
            <w:gridSpan w:val="2"/>
            <w:vAlign w:val="center"/>
          </w:tcPr>
          <w:p w:rsidR="00AD7C54" w:rsidRPr="00A5746B" w:rsidRDefault="00AD7C54">
            <w:pPr>
              <w:jc w:val="center"/>
              <w:rPr>
                <w:sz w:val="20"/>
                <w:szCs w:val="20"/>
              </w:rPr>
            </w:pPr>
            <w:r w:rsidRPr="00A5746B">
              <w:rPr>
                <w:sz w:val="20"/>
                <w:szCs w:val="20"/>
              </w:rPr>
              <w:t>506,2</w:t>
            </w:r>
          </w:p>
        </w:tc>
      </w:tr>
      <w:tr w:rsidR="00AD7C54" w:rsidRPr="00A5746B" w:rsidTr="00AD7C54">
        <w:tc>
          <w:tcPr>
            <w:tcW w:w="267" w:type="pct"/>
            <w:shd w:val="clear" w:color="auto" w:fill="auto"/>
            <w:vAlign w:val="center"/>
          </w:tcPr>
          <w:p w:rsidR="00AD7C54" w:rsidRPr="00A5746B" w:rsidRDefault="00AD7C54" w:rsidP="003B51AE">
            <w:pPr>
              <w:pStyle w:val="ab"/>
              <w:jc w:val="center"/>
              <w:rPr>
                <w:sz w:val="22"/>
                <w:szCs w:val="22"/>
              </w:rPr>
            </w:pPr>
            <w:r w:rsidRPr="00A5746B">
              <w:rPr>
                <w:sz w:val="22"/>
                <w:szCs w:val="22"/>
              </w:rPr>
              <w:t>15</w:t>
            </w:r>
          </w:p>
        </w:tc>
        <w:tc>
          <w:tcPr>
            <w:tcW w:w="3104" w:type="pct"/>
            <w:shd w:val="clear" w:color="auto" w:fill="auto"/>
            <w:vAlign w:val="center"/>
          </w:tcPr>
          <w:p w:rsidR="00AD7C54" w:rsidRPr="00A5746B" w:rsidRDefault="00504481" w:rsidP="003B51AE">
            <w:pPr>
              <w:jc w:val="center"/>
              <w:rPr>
                <w:sz w:val="22"/>
              </w:rPr>
            </w:pPr>
            <w:r>
              <w:rPr>
                <w:sz w:val="22"/>
              </w:rPr>
              <w:t>Котельная</w:t>
            </w:r>
            <w:r w:rsidR="00AD7C54" w:rsidRPr="00A5746B">
              <w:rPr>
                <w:sz w:val="22"/>
              </w:rPr>
              <w:t xml:space="preserve"> (с.Пудем, ул. Горького, 49а, А)</w:t>
            </w:r>
          </w:p>
        </w:tc>
        <w:tc>
          <w:tcPr>
            <w:tcW w:w="597" w:type="pct"/>
            <w:shd w:val="clear" w:color="auto" w:fill="auto"/>
            <w:vAlign w:val="center"/>
          </w:tcPr>
          <w:p w:rsidR="00AD7C54" w:rsidRPr="00A5746B" w:rsidRDefault="00AD7C54">
            <w:pPr>
              <w:jc w:val="center"/>
              <w:rPr>
                <w:sz w:val="20"/>
                <w:szCs w:val="20"/>
              </w:rPr>
            </w:pPr>
            <w:r w:rsidRPr="00A5746B">
              <w:rPr>
                <w:sz w:val="20"/>
                <w:szCs w:val="20"/>
              </w:rPr>
              <w:t>0,163</w:t>
            </w:r>
          </w:p>
        </w:tc>
        <w:tc>
          <w:tcPr>
            <w:tcW w:w="1032" w:type="pct"/>
            <w:gridSpan w:val="2"/>
            <w:vAlign w:val="center"/>
          </w:tcPr>
          <w:p w:rsidR="00AD7C54" w:rsidRPr="00A5746B" w:rsidRDefault="00AD7C54">
            <w:pPr>
              <w:jc w:val="center"/>
              <w:rPr>
                <w:sz w:val="20"/>
                <w:szCs w:val="20"/>
              </w:rPr>
            </w:pPr>
            <w:r w:rsidRPr="00A5746B">
              <w:rPr>
                <w:sz w:val="20"/>
                <w:szCs w:val="20"/>
              </w:rPr>
              <w:t>429,9</w:t>
            </w:r>
          </w:p>
        </w:tc>
      </w:tr>
      <w:tr w:rsidR="00AD7C54" w:rsidRPr="00A5746B" w:rsidTr="00AD7C54">
        <w:tc>
          <w:tcPr>
            <w:tcW w:w="267" w:type="pct"/>
            <w:shd w:val="clear" w:color="auto" w:fill="auto"/>
            <w:vAlign w:val="center"/>
          </w:tcPr>
          <w:p w:rsidR="00AD7C54" w:rsidRPr="00A5746B" w:rsidRDefault="00AD7C54" w:rsidP="003B51AE">
            <w:pPr>
              <w:pStyle w:val="ab"/>
              <w:jc w:val="center"/>
              <w:rPr>
                <w:sz w:val="22"/>
                <w:szCs w:val="22"/>
              </w:rPr>
            </w:pPr>
            <w:r w:rsidRPr="00A5746B">
              <w:rPr>
                <w:sz w:val="22"/>
                <w:szCs w:val="22"/>
              </w:rPr>
              <w:t>16</w:t>
            </w:r>
          </w:p>
        </w:tc>
        <w:tc>
          <w:tcPr>
            <w:tcW w:w="3104" w:type="pct"/>
            <w:shd w:val="clear" w:color="auto" w:fill="auto"/>
            <w:vAlign w:val="center"/>
          </w:tcPr>
          <w:p w:rsidR="00AD7C54" w:rsidRPr="00A5746B" w:rsidRDefault="00AD7C54" w:rsidP="003B51AE">
            <w:pPr>
              <w:jc w:val="center"/>
              <w:rPr>
                <w:sz w:val="22"/>
              </w:rPr>
            </w:pPr>
            <w:r w:rsidRPr="00A5746B">
              <w:rPr>
                <w:sz w:val="22"/>
              </w:rPr>
              <w:t>Котельная (с.Никольское, ул. Центральная, 4)</w:t>
            </w:r>
          </w:p>
        </w:tc>
        <w:tc>
          <w:tcPr>
            <w:tcW w:w="597" w:type="pct"/>
            <w:shd w:val="clear" w:color="auto" w:fill="auto"/>
            <w:vAlign w:val="center"/>
          </w:tcPr>
          <w:p w:rsidR="00AD7C54" w:rsidRPr="00A5746B" w:rsidRDefault="00AD7C54">
            <w:pPr>
              <w:jc w:val="center"/>
              <w:rPr>
                <w:sz w:val="20"/>
                <w:szCs w:val="20"/>
              </w:rPr>
            </w:pPr>
            <w:r w:rsidRPr="00A5746B">
              <w:rPr>
                <w:sz w:val="20"/>
                <w:szCs w:val="20"/>
              </w:rPr>
              <w:t>0,135</w:t>
            </w:r>
          </w:p>
        </w:tc>
        <w:tc>
          <w:tcPr>
            <w:tcW w:w="1032" w:type="pct"/>
            <w:gridSpan w:val="2"/>
            <w:vAlign w:val="center"/>
          </w:tcPr>
          <w:p w:rsidR="00AD7C54" w:rsidRPr="00A5746B" w:rsidRDefault="00AD7C54">
            <w:pPr>
              <w:jc w:val="center"/>
              <w:rPr>
                <w:sz w:val="20"/>
                <w:szCs w:val="20"/>
              </w:rPr>
            </w:pPr>
            <w:r w:rsidRPr="00A5746B">
              <w:rPr>
                <w:sz w:val="20"/>
                <w:szCs w:val="20"/>
              </w:rPr>
              <w:t>373,3</w:t>
            </w:r>
          </w:p>
        </w:tc>
      </w:tr>
      <w:tr w:rsidR="00AD7C54" w:rsidRPr="00A5746B" w:rsidTr="00AD7C54">
        <w:tc>
          <w:tcPr>
            <w:tcW w:w="267" w:type="pct"/>
            <w:shd w:val="clear" w:color="auto" w:fill="auto"/>
            <w:vAlign w:val="center"/>
          </w:tcPr>
          <w:p w:rsidR="00AD7C54" w:rsidRPr="00A5746B" w:rsidRDefault="00AD7C54" w:rsidP="003B51AE">
            <w:pPr>
              <w:pStyle w:val="ab"/>
              <w:jc w:val="center"/>
              <w:rPr>
                <w:sz w:val="22"/>
                <w:szCs w:val="22"/>
              </w:rPr>
            </w:pPr>
            <w:r w:rsidRPr="00A5746B">
              <w:rPr>
                <w:sz w:val="22"/>
                <w:szCs w:val="22"/>
              </w:rPr>
              <w:t>17</w:t>
            </w:r>
          </w:p>
        </w:tc>
        <w:tc>
          <w:tcPr>
            <w:tcW w:w="3104" w:type="pct"/>
            <w:shd w:val="clear" w:color="auto" w:fill="auto"/>
            <w:vAlign w:val="center"/>
          </w:tcPr>
          <w:p w:rsidR="00AD7C54" w:rsidRPr="00A5746B" w:rsidRDefault="00AD7C54" w:rsidP="003B51AE">
            <w:pPr>
              <w:jc w:val="center"/>
              <w:rPr>
                <w:sz w:val="22"/>
              </w:rPr>
            </w:pPr>
            <w:r w:rsidRPr="00A5746B">
              <w:rPr>
                <w:sz w:val="22"/>
              </w:rPr>
              <w:t>Котельная (с.Елово, ул. Школьная, 11а)</w:t>
            </w:r>
          </w:p>
        </w:tc>
        <w:tc>
          <w:tcPr>
            <w:tcW w:w="597" w:type="pct"/>
            <w:shd w:val="clear" w:color="auto" w:fill="auto"/>
            <w:vAlign w:val="center"/>
          </w:tcPr>
          <w:p w:rsidR="00AD7C54" w:rsidRPr="00A5746B" w:rsidRDefault="00AD7C54">
            <w:pPr>
              <w:jc w:val="center"/>
              <w:rPr>
                <w:sz w:val="20"/>
                <w:szCs w:val="20"/>
              </w:rPr>
            </w:pPr>
            <w:r w:rsidRPr="00A5746B">
              <w:rPr>
                <w:sz w:val="20"/>
                <w:szCs w:val="20"/>
              </w:rPr>
              <w:t>0,116</w:t>
            </w:r>
          </w:p>
        </w:tc>
        <w:tc>
          <w:tcPr>
            <w:tcW w:w="1032" w:type="pct"/>
            <w:gridSpan w:val="2"/>
            <w:vAlign w:val="center"/>
          </w:tcPr>
          <w:p w:rsidR="00AD7C54" w:rsidRPr="00A5746B" w:rsidRDefault="00AD7C54">
            <w:pPr>
              <w:jc w:val="center"/>
              <w:rPr>
                <w:sz w:val="20"/>
                <w:szCs w:val="20"/>
              </w:rPr>
            </w:pPr>
            <w:r w:rsidRPr="00A5746B">
              <w:rPr>
                <w:sz w:val="20"/>
                <w:szCs w:val="20"/>
              </w:rPr>
              <w:t>208,3</w:t>
            </w:r>
          </w:p>
        </w:tc>
      </w:tr>
      <w:tr w:rsidR="00AD7C54" w:rsidRPr="00A5746B" w:rsidTr="00AD7C54">
        <w:tc>
          <w:tcPr>
            <w:tcW w:w="267" w:type="pct"/>
            <w:shd w:val="clear" w:color="auto" w:fill="auto"/>
            <w:vAlign w:val="center"/>
          </w:tcPr>
          <w:p w:rsidR="00AD7C54" w:rsidRPr="00A5746B" w:rsidRDefault="00AD7C54" w:rsidP="003B51AE">
            <w:pPr>
              <w:pStyle w:val="ab"/>
              <w:jc w:val="center"/>
              <w:rPr>
                <w:sz w:val="22"/>
                <w:szCs w:val="22"/>
              </w:rPr>
            </w:pPr>
            <w:r w:rsidRPr="00A5746B">
              <w:rPr>
                <w:sz w:val="22"/>
                <w:szCs w:val="22"/>
              </w:rPr>
              <w:t>18</w:t>
            </w:r>
          </w:p>
        </w:tc>
        <w:tc>
          <w:tcPr>
            <w:tcW w:w="3104" w:type="pct"/>
            <w:shd w:val="clear" w:color="auto" w:fill="auto"/>
            <w:vAlign w:val="center"/>
          </w:tcPr>
          <w:p w:rsidR="00AD7C54" w:rsidRPr="00A5746B" w:rsidRDefault="00AD7C54" w:rsidP="003B51AE">
            <w:pPr>
              <w:jc w:val="center"/>
              <w:rPr>
                <w:sz w:val="22"/>
              </w:rPr>
            </w:pPr>
            <w:r w:rsidRPr="00A5746B">
              <w:rPr>
                <w:sz w:val="22"/>
              </w:rPr>
              <w:t>Котельная (п.Яр, ул. Пролетарская, 14)</w:t>
            </w:r>
          </w:p>
        </w:tc>
        <w:tc>
          <w:tcPr>
            <w:tcW w:w="597" w:type="pct"/>
            <w:shd w:val="clear" w:color="auto" w:fill="auto"/>
            <w:vAlign w:val="center"/>
          </w:tcPr>
          <w:p w:rsidR="00AD7C54" w:rsidRPr="00A5746B" w:rsidRDefault="00AD7C54">
            <w:pPr>
              <w:jc w:val="center"/>
              <w:rPr>
                <w:sz w:val="20"/>
                <w:szCs w:val="20"/>
              </w:rPr>
            </w:pPr>
            <w:r w:rsidRPr="00A5746B">
              <w:rPr>
                <w:sz w:val="20"/>
                <w:szCs w:val="20"/>
              </w:rPr>
              <w:t>0,041</w:t>
            </w:r>
          </w:p>
        </w:tc>
        <w:tc>
          <w:tcPr>
            <w:tcW w:w="1032" w:type="pct"/>
            <w:gridSpan w:val="2"/>
            <w:vAlign w:val="center"/>
          </w:tcPr>
          <w:p w:rsidR="00AD7C54" w:rsidRPr="00A5746B" w:rsidRDefault="00AD7C54">
            <w:pPr>
              <w:jc w:val="center"/>
              <w:rPr>
                <w:sz w:val="20"/>
                <w:szCs w:val="20"/>
              </w:rPr>
            </w:pPr>
            <w:r w:rsidRPr="00A5746B">
              <w:rPr>
                <w:sz w:val="20"/>
                <w:szCs w:val="20"/>
              </w:rPr>
              <w:t>82,2</w:t>
            </w:r>
          </w:p>
        </w:tc>
      </w:tr>
      <w:tr w:rsidR="00AD7C54" w:rsidRPr="00A5746B" w:rsidTr="00AD7C54">
        <w:tc>
          <w:tcPr>
            <w:tcW w:w="267" w:type="pct"/>
            <w:shd w:val="clear" w:color="auto" w:fill="auto"/>
            <w:vAlign w:val="center"/>
          </w:tcPr>
          <w:p w:rsidR="00AD7C54" w:rsidRPr="00A5746B" w:rsidRDefault="00AD7C54" w:rsidP="003B51AE">
            <w:pPr>
              <w:pStyle w:val="ab"/>
              <w:jc w:val="center"/>
              <w:rPr>
                <w:sz w:val="22"/>
                <w:szCs w:val="22"/>
              </w:rPr>
            </w:pPr>
            <w:r w:rsidRPr="00A5746B">
              <w:rPr>
                <w:sz w:val="22"/>
                <w:szCs w:val="22"/>
              </w:rPr>
              <w:t>19</w:t>
            </w:r>
          </w:p>
        </w:tc>
        <w:tc>
          <w:tcPr>
            <w:tcW w:w="3104" w:type="pct"/>
            <w:shd w:val="clear" w:color="auto" w:fill="auto"/>
            <w:vAlign w:val="center"/>
          </w:tcPr>
          <w:p w:rsidR="00AD7C54" w:rsidRPr="00A5746B" w:rsidRDefault="00AD7C54" w:rsidP="003B51AE">
            <w:pPr>
              <w:jc w:val="center"/>
              <w:rPr>
                <w:sz w:val="22"/>
              </w:rPr>
            </w:pPr>
            <w:r w:rsidRPr="00A5746B">
              <w:rPr>
                <w:sz w:val="22"/>
              </w:rPr>
              <w:t>Котельная (п. Яр, пер. Яр-пост, 1-1а)</w:t>
            </w:r>
          </w:p>
        </w:tc>
        <w:tc>
          <w:tcPr>
            <w:tcW w:w="597" w:type="pct"/>
            <w:shd w:val="clear" w:color="auto" w:fill="auto"/>
            <w:vAlign w:val="center"/>
          </w:tcPr>
          <w:p w:rsidR="00AD7C54" w:rsidRPr="00A5746B" w:rsidRDefault="00AD7C54">
            <w:pPr>
              <w:jc w:val="center"/>
              <w:rPr>
                <w:sz w:val="20"/>
                <w:szCs w:val="20"/>
              </w:rPr>
            </w:pPr>
            <w:r w:rsidRPr="00A5746B">
              <w:rPr>
                <w:sz w:val="20"/>
                <w:szCs w:val="20"/>
              </w:rPr>
              <w:t>0,650</w:t>
            </w:r>
          </w:p>
        </w:tc>
        <w:tc>
          <w:tcPr>
            <w:tcW w:w="1032" w:type="pct"/>
            <w:gridSpan w:val="2"/>
            <w:vAlign w:val="center"/>
          </w:tcPr>
          <w:p w:rsidR="00AD7C54" w:rsidRPr="00A5746B" w:rsidRDefault="00AD7C54">
            <w:pPr>
              <w:jc w:val="center"/>
              <w:rPr>
                <w:sz w:val="20"/>
                <w:szCs w:val="20"/>
              </w:rPr>
            </w:pPr>
            <w:r w:rsidRPr="00A5746B">
              <w:rPr>
                <w:sz w:val="20"/>
                <w:szCs w:val="20"/>
              </w:rPr>
              <w:t>193</w:t>
            </w:r>
          </w:p>
        </w:tc>
      </w:tr>
    </w:tbl>
    <w:p w:rsidR="00EB116D" w:rsidRPr="00A5746B" w:rsidRDefault="00EB116D" w:rsidP="00EB116D"/>
    <w:p w:rsidR="009671A4" w:rsidRPr="00A5746B" w:rsidRDefault="009671A4" w:rsidP="0006129B">
      <w:pPr>
        <w:pStyle w:val="Affb"/>
      </w:pPr>
      <w:r w:rsidRPr="00A5746B">
        <w:rPr>
          <w:szCs w:val="24"/>
        </w:rPr>
        <w:t>Сведения о тепловой нагрузке потребителей и полезном отпуске тепла локальных котел</w:t>
      </w:r>
      <w:r w:rsidRPr="00A5746B">
        <w:rPr>
          <w:szCs w:val="24"/>
        </w:rPr>
        <w:t>ь</w:t>
      </w:r>
      <w:r w:rsidRPr="00A5746B">
        <w:rPr>
          <w:szCs w:val="24"/>
        </w:rPr>
        <w:t>ных не представлены.</w:t>
      </w:r>
    </w:p>
    <w:p w:rsidR="00631856" w:rsidRPr="00A5746B" w:rsidRDefault="005148DF" w:rsidP="0006129B">
      <w:pPr>
        <w:pStyle w:val="30"/>
        <w:spacing w:line="240" w:lineRule="auto"/>
      </w:pPr>
      <w:bookmarkStart w:id="64" w:name="_Toc121588442"/>
      <w:r w:rsidRPr="00A5746B">
        <w:rPr>
          <w:rStyle w:val="ed"/>
        </w:rPr>
        <w:t>5.2 О</w:t>
      </w:r>
      <w:r w:rsidR="005E5DE4" w:rsidRPr="00A5746B">
        <w:rPr>
          <w:rStyle w:val="ed"/>
        </w:rPr>
        <w:t>писание значений расчетных тепловых нагрузок на коллекторах источников тепловой энергии</w:t>
      </w:r>
      <w:bookmarkEnd w:id="64"/>
    </w:p>
    <w:p w:rsidR="004C4B82" w:rsidRPr="00A5746B" w:rsidRDefault="004C4B82" w:rsidP="0006129B">
      <w:pPr>
        <w:pStyle w:val="Affb"/>
      </w:pPr>
      <w:r w:rsidRPr="00A5746B">
        <w:t>Расчетные значения тепловых нагрузок источников тепловой энергии приведены в табл</w:t>
      </w:r>
      <w:r w:rsidRPr="00A5746B">
        <w:t>и</w:t>
      </w:r>
      <w:r w:rsidRPr="00A5746B">
        <w:t xml:space="preserve">це </w:t>
      </w:r>
      <w:r w:rsidR="00A5746B">
        <w:t>19</w:t>
      </w:r>
      <w:r w:rsidRPr="00A5746B">
        <w:t>.</w:t>
      </w:r>
    </w:p>
    <w:p w:rsidR="004C4B82" w:rsidRPr="00A5746B" w:rsidRDefault="004C4B82" w:rsidP="0006129B">
      <w:pPr>
        <w:pStyle w:val="Affb"/>
      </w:pPr>
    </w:p>
    <w:p w:rsidR="004C4B82" w:rsidRPr="00A5746B" w:rsidRDefault="004C4B82" w:rsidP="0006129B">
      <w:pPr>
        <w:pStyle w:val="aff9"/>
        <w:spacing w:line="240" w:lineRule="auto"/>
      </w:pPr>
      <w:r w:rsidRPr="00A5746B">
        <w:t xml:space="preserve">Таблица </w:t>
      </w:r>
      <w:r w:rsidR="008A3CE6" w:rsidRPr="00A5746B">
        <w:fldChar w:fldCharType="begin"/>
      </w:r>
      <w:r w:rsidR="006972A4" w:rsidRPr="00A5746B">
        <w:instrText xml:space="preserve"> SEQ Таблица \* ARABIC </w:instrText>
      </w:r>
      <w:r w:rsidR="008A3CE6" w:rsidRPr="00A5746B">
        <w:fldChar w:fldCharType="separate"/>
      </w:r>
      <w:r w:rsidR="00A5746B" w:rsidRPr="00A5746B">
        <w:rPr>
          <w:noProof/>
        </w:rPr>
        <w:t>19</w:t>
      </w:r>
      <w:r w:rsidR="008A3CE6" w:rsidRPr="00A5746B">
        <w:rPr>
          <w:noProof/>
        </w:rPr>
        <w:fldChar w:fldCharType="end"/>
      </w:r>
      <w:r w:rsidRPr="00A5746B">
        <w:t xml:space="preserve"> - Расчетные значения тепловых нагрузок источников тепловой энергии</w:t>
      </w:r>
    </w:p>
    <w:tbl>
      <w:tblPr>
        <w:tblW w:w="10080"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4"/>
        <w:gridCol w:w="4252"/>
        <w:gridCol w:w="1031"/>
        <w:gridCol w:w="6"/>
        <w:gridCol w:w="1182"/>
        <w:gridCol w:w="1326"/>
        <w:gridCol w:w="1559"/>
      </w:tblGrid>
      <w:tr w:rsidR="00873E8F" w:rsidRPr="00A5746B" w:rsidTr="00C66980">
        <w:trPr>
          <w:cantSplit/>
          <w:trHeight w:val="315"/>
          <w:tblHeader/>
        </w:trPr>
        <w:tc>
          <w:tcPr>
            <w:tcW w:w="724" w:type="dxa"/>
            <w:vMerge w:val="restart"/>
            <w:shd w:val="clear" w:color="auto" w:fill="auto"/>
            <w:vAlign w:val="center"/>
            <w:hideMark/>
          </w:tcPr>
          <w:p w:rsidR="006972A4" w:rsidRPr="00A5746B" w:rsidRDefault="006972A4" w:rsidP="0006129B">
            <w:pPr>
              <w:jc w:val="center"/>
              <w:rPr>
                <w:rFonts w:eastAsia="Times New Roman"/>
                <w:bCs/>
                <w:sz w:val="22"/>
                <w:lang w:eastAsia="ru-RU"/>
              </w:rPr>
            </w:pPr>
            <w:r w:rsidRPr="00A5746B">
              <w:rPr>
                <w:rFonts w:eastAsia="Times New Roman"/>
                <w:bCs/>
                <w:sz w:val="22"/>
                <w:lang w:eastAsia="ru-RU"/>
              </w:rPr>
              <w:t>№ п/п</w:t>
            </w:r>
          </w:p>
        </w:tc>
        <w:tc>
          <w:tcPr>
            <w:tcW w:w="4252" w:type="dxa"/>
            <w:vMerge w:val="restart"/>
            <w:shd w:val="clear" w:color="auto" w:fill="auto"/>
            <w:vAlign w:val="center"/>
            <w:hideMark/>
          </w:tcPr>
          <w:p w:rsidR="006972A4" w:rsidRPr="00A5746B" w:rsidRDefault="006972A4" w:rsidP="0006129B">
            <w:pPr>
              <w:jc w:val="center"/>
              <w:rPr>
                <w:rFonts w:eastAsia="Times New Roman"/>
                <w:bCs/>
                <w:sz w:val="22"/>
                <w:lang w:eastAsia="ru-RU"/>
              </w:rPr>
            </w:pPr>
            <w:r w:rsidRPr="00A5746B">
              <w:rPr>
                <w:rFonts w:eastAsia="Times New Roman"/>
                <w:bCs/>
                <w:sz w:val="22"/>
                <w:lang w:eastAsia="ru-RU"/>
              </w:rPr>
              <w:t>Наименование источника теплоснабжения</w:t>
            </w:r>
          </w:p>
        </w:tc>
        <w:tc>
          <w:tcPr>
            <w:tcW w:w="5104" w:type="dxa"/>
            <w:gridSpan w:val="5"/>
            <w:shd w:val="clear" w:color="auto" w:fill="auto"/>
            <w:vAlign w:val="center"/>
            <w:hideMark/>
          </w:tcPr>
          <w:p w:rsidR="006972A4" w:rsidRPr="00A5746B" w:rsidRDefault="006972A4" w:rsidP="0006129B">
            <w:pPr>
              <w:jc w:val="center"/>
              <w:rPr>
                <w:rFonts w:eastAsia="Times New Roman"/>
                <w:sz w:val="22"/>
                <w:lang w:eastAsia="ru-RU"/>
              </w:rPr>
            </w:pPr>
            <w:r w:rsidRPr="00A5746B">
              <w:rPr>
                <w:rFonts w:eastAsia="Times New Roman"/>
                <w:sz w:val="22"/>
                <w:lang w:eastAsia="ru-RU"/>
              </w:rPr>
              <w:t>Нагрузки, Гкал/ч</w:t>
            </w:r>
          </w:p>
        </w:tc>
      </w:tr>
      <w:tr w:rsidR="00873E8F" w:rsidRPr="00A5746B" w:rsidTr="00C66980">
        <w:trPr>
          <w:cantSplit/>
          <w:trHeight w:val="315"/>
          <w:tblHeader/>
        </w:trPr>
        <w:tc>
          <w:tcPr>
            <w:tcW w:w="724" w:type="dxa"/>
            <w:vMerge/>
            <w:vAlign w:val="center"/>
            <w:hideMark/>
          </w:tcPr>
          <w:p w:rsidR="006972A4" w:rsidRPr="00A5746B" w:rsidRDefault="006972A4" w:rsidP="0006129B">
            <w:pPr>
              <w:jc w:val="center"/>
              <w:rPr>
                <w:rFonts w:eastAsia="Times New Roman"/>
                <w:b/>
                <w:bCs/>
                <w:sz w:val="22"/>
                <w:lang w:eastAsia="ru-RU"/>
              </w:rPr>
            </w:pPr>
          </w:p>
        </w:tc>
        <w:tc>
          <w:tcPr>
            <w:tcW w:w="4252" w:type="dxa"/>
            <w:vMerge/>
            <w:vAlign w:val="center"/>
            <w:hideMark/>
          </w:tcPr>
          <w:p w:rsidR="006972A4" w:rsidRPr="00A5746B" w:rsidRDefault="006972A4" w:rsidP="0006129B">
            <w:pPr>
              <w:jc w:val="center"/>
              <w:rPr>
                <w:rFonts w:eastAsia="Times New Roman"/>
                <w:b/>
                <w:bCs/>
                <w:sz w:val="22"/>
                <w:lang w:eastAsia="ru-RU"/>
              </w:rPr>
            </w:pPr>
          </w:p>
        </w:tc>
        <w:tc>
          <w:tcPr>
            <w:tcW w:w="1031" w:type="dxa"/>
            <w:shd w:val="clear" w:color="auto" w:fill="auto"/>
            <w:vAlign w:val="center"/>
            <w:hideMark/>
          </w:tcPr>
          <w:p w:rsidR="006972A4" w:rsidRPr="00A5746B" w:rsidRDefault="006972A4" w:rsidP="0006129B">
            <w:pPr>
              <w:jc w:val="center"/>
              <w:rPr>
                <w:rFonts w:eastAsia="Times New Roman"/>
                <w:sz w:val="22"/>
                <w:lang w:eastAsia="ru-RU"/>
              </w:rPr>
            </w:pPr>
            <w:r w:rsidRPr="00A5746B">
              <w:rPr>
                <w:rFonts w:eastAsia="Times New Roman"/>
                <w:sz w:val="22"/>
                <w:lang w:eastAsia="ru-RU"/>
              </w:rPr>
              <w:t>отоплен.</w:t>
            </w:r>
          </w:p>
        </w:tc>
        <w:tc>
          <w:tcPr>
            <w:tcW w:w="1188" w:type="dxa"/>
            <w:gridSpan w:val="2"/>
            <w:shd w:val="clear" w:color="auto" w:fill="auto"/>
            <w:vAlign w:val="center"/>
            <w:hideMark/>
          </w:tcPr>
          <w:p w:rsidR="006972A4" w:rsidRPr="00A5746B" w:rsidRDefault="006972A4" w:rsidP="0006129B">
            <w:pPr>
              <w:jc w:val="center"/>
              <w:rPr>
                <w:rFonts w:eastAsia="Times New Roman"/>
                <w:sz w:val="22"/>
                <w:lang w:eastAsia="ru-RU"/>
              </w:rPr>
            </w:pPr>
            <w:r w:rsidRPr="00A5746B">
              <w:rPr>
                <w:rFonts w:eastAsia="Times New Roman"/>
                <w:sz w:val="22"/>
                <w:lang w:eastAsia="ru-RU"/>
              </w:rPr>
              <w:t>ГВС</w:t>
            </w:r>
          </w:p>
        </w:tc>
        <w:tc>
          <w:tcPr>
            <w:tcW w:w="1326" w:type="dxa"/>
            <w:shd w:val="clear" w:color="auto" w:fill="auto"/>
            <w:vAlign w:val="center"/>
            <w:hideMark/>
          </w:tcPr>
          <w:p w:rsidR="006972A4" w:rsidRPr="00A5746B" w:rsidRDefault="006972A4" w:rsidP="0006129B">
            <w:pPr>
              <w:jc w:val="center"/>
              <w:rPr>
                <w:rFonts w:eastAsia="Times New Roman"/>
                <w:sz w:val="22"/>
                <w:lang w:eastAsia="ru-RU"/>
              </w:rPr>
            </w:pPr>
            <w:r w:rsidRPr="00A5746B">
              <w:rPr>
                <w:rFonts w:eastAsia="Times New Roman"/>
                <w:sz w:val="22"/>
                <w:lang w:eastAsia="ru-RU"/>
              </w:rPr>
              <w:t>вентил.</w:t>
            </w:r>
          </w:p>
        </w:tc>
        <w:tc>
          <w:tcPr>
            <w:tcW w:w="1559" w:type="dxa"/>
            <w:shd w:val="clear" w:color="auto" w:fill="auto"/>
            <w:vAlign w:val="center"/>
            <w:hideMark/>
          </w:tcPr>
          <w:p w:rsidR="006972A4" w:rsidRPr="00A5746B" w:rsidRDefault="006972A4" w:rsidP="0006129B">
            <w:pPr>
              <w:jc w:val="center"/>
              <w:rPr>
                <w:rFonts w:eastAsia="Times New Roman"/>
                <w:sz w:val="22"/>
                <w:lang w:eastAsia="ru-RU"/>
              </w:rPr>
            </w:pPr>
            <w:r w:rsidRPr="00A5746B">
              <w:rPr>
                <w:rFonts w:eastAsia="Times New Roman"/>
                <w:sz w:val="22"/>
                <w:lang w:eastAsia="ru-RU"/>
              </w:rPr>
              <w:t>ВСЕГО</w:t>
            </w:r>
          </w:p>
        </w:tc>
      </w:tr>
      <w:tr w:rsidR="00363C63" w:rsidRPr="00A5746B" w:rsidTr="00965DEE">
        <w:trPr>
          <w:cantSplit/>
          <w:trHeight w:val="315"/>
        </w:trPr>
        <w:tc>
          <w:tcPr>
            <w:tcW w:w="724" w:type="dxa"/>
            <w:shd w:val="clear" w:color="auto" w:fill="auto"/>
            <w:vAlign w:val="center"/>
            <w:hideMark/>
          </w:tcPr>
          <w:p w:rsidR="00363C63" w:rsidRPr="00A5746B" w:rsidRDefault="00363C63" w:rsidP="005D3F5B">
            <w:pPr>
              <w:pStyle w:val="ab"/>
              <w:jc w:val="center"/>
              <w:rPr>
                <w:sz w:val="22"/>
                <w:szCs w:val="22"/>
              </w:rPr>
            </w:pPr>
            <w:r w:rsidRPr="00A5746B">
              <w:rPr>
                <w:sz w:val="22"/>
                <w:szCs w:val="22"/>
              </w:rPr>
              <w:t>1</w:t>
            </w:r>
          </w:p>
        </w:tc>
        <w:tc>
          <w:tcPr>
            <w:tcW w:w="4252" w:type="dxa"/>
            <w:shd w:val="clear" w:color="auto" w:fill="auto"/>
            <w:vAlign w:val="center"/>
          </w:tcPr>
          <w:p w:rsidR="00363C63" w:rsidRPr="00A5746B" w:rsidRDefault="00363C63" w:rsidP="005D3F5B">
            <w:pPr>
              <w:jc w:val="center"/>
              <w:rPr>
                <w:sz w:val="22"/>
              </w:rPr>
            </w:pPr>
            <w:r w:rsidRPr="00A5746B">
              <w:rPr>
                <w:sz w:val="22"/>
              </w:rPr>
              <w:t>Котельная (п. Яр, ул. Школьная, 6а)</w:t>
            </w:r>
          </w:p>
        </w:tc>
        <w:tc>
          <w:tcPr>
            <w:tcW w:w="1037" w:type="dxa"/>
            <w:gridSpan w:val="2"/>
            <w:shd w:val="clear" w:color="auto" w:fill="auto"/>
            <w:vAlign w:val="center"/>
          </w:tcPr>
          <w:p w:rsidR="00363C63" w:rsidRPr="00A5746B" w:rsidRDefault="00363C63" w:rsidP="005D3F5B">
            <w:pPr>
              <w:jc w:val="center"/>
              <w:rPr>
                <w:sz w:val="20"/>
                <w:szCs w:val="20"/>
              </w:rPr>
            </w:pPr>
            <w:r w:rsidRPr="00A5746B">
              <w:rPr>
                <w:sz w:val="20"/>
                <w:szCs w:val="20"/>
              </w:rPr>
              <w:t>2,150</w:t>
            </w:r>
          </w:p>
        </w:tc>
        <w:tc>
          <w:tcPr>
            <w:tcW w:w="1182" w:type="dxa"/>
            <w:shd w:val="clear" w:color="auto" w:fill="auto"/>
            <w:vAlign w:val="center"/>
          </w:tcPr>
          <w:p w:rsidR="00363C63" w:rsidRPr="00A5746B" w:rsidRDefault="00363C63" w:rsidP="0006129B">
            <w:pPr>
              <w:jc w:val="center"/>
              <w:rPr>
                <w:sz w:val="22"/>
              </w:rPr>
            </w:pPr>
          </w:p>
        </w:tc>
        <w:tc>
          <w:tcPr>
            <w:tcW w:w="1326" w:type="dxa"/>
            <w:shd w:val="clear" w:color="auto" w:fill="auto"/>
            <w:vAlign w:val="center"/>
          </w:tcPr>
          <w:p w:rsidR="00363C63" w:rsidRPr="00A5746B" w:rsidRDefault="00363C63" w:rsidP="0006129B">
            <w:pPr>
              <w:jc w:val="center"/>
              <w:rPr>
                <w:sz w:val="22"/>
              </w:rPr>
            </w:pPr>
          </w:p>
        </w:tc>
        <w:tc>
          <w:tcPr>
            <w:tcW w:w="1559" w:type="dxa"/>
            <w:shd w:val="clear" w:color="auto" w:fill="auto"/>
            <w:vAlign w:val="center"/>
          </w:tcPr>
          <w:p w:rsidR="00363C63" w:rsidRPr="00A5746B" w:rsidRDefault="00363C63" w:rsidP="005D3F5B">
            <w:pPr>
              <w:jc w:val="center"/>
              <w:rPr>
                <w:sz w:val="20"/>
                <w:szCs w:val="20"/>
              </w:rPr>
            </w:pPr>
            <w:r w:rsidRPr="00A5746B">
              <w:rPr>
                <w:sz w:val="20"/>
                <w:szCs w:val="20"/>
              </w:rPr>
              <w:t>2,150</w:t>
            </w:r>
          </w:p>
        </w:tc>
      </w:tr>
      <w:tr w:rsidR="00363C63" w:rsidRPr="00A5746B" w:rsidTr="00965DEE">
        <w:trPr>
          <w:cantSplit/>
          <w:trHeight w:val="315"/>
        </w:trPr>
        <w:tc>
          <w:tcPr>
            <w:tcW w:w="724" w:type="dxa"/>
            <w:shd w:val="clear" w:color="auto" w:fill="auto"/>
            <w:vAlign w:val="center"/>
          </w:tcPr>
          <w:p w:rsidR="00363C63" w:rsidRPr="00A5746B" w:rsidRDefault="00363C63" w:rsidP="005D3F5B">
            <w:pPr>
              <w:pStyle w:val="ab"/>
              <w:jc w:val="center"/>
              <w:rPr>
                <w:sz w:val="22"/>
                <w:szCs w:val="22"/>
              </w:rPr>
            </w:pPr>
            <w:r w:rsidRPr="00A5746B">
              <w:rPr>
                <w:sz w:val="22"/>
                <w:szCs w:val="22"/>
              </w:rPr>
              <w:t>2</w:t>
            </w:r>
          </w:p>
        </w:tc>
        <w:tc>
          <w:tcPr>
            <w:tcW w:w="4252" w:type="dxa"/>
            <w:shd w:val="clear" w:color="auto" w:fill="auto"/>
            <w:vAlign w:val="center"/>
          </w:tcPr>
          <w:p w:rsidR="00363C63" w:rsidRPr="00A5746B" w:rsidRDefault="00363C63" w:rsidP="005D3F5B">
            <w:pPr>
              <w:jc w:val="center"/>
              <w:rPr>
                <w:sz w:val="22"/>
              </w:rPr>
            </w:pPr>
            <w:r w:rsidRPr="00A5746B">
              <w:rPr>
                <w:sz w:val="22"/>
              </w:rPr>
              <w:t>Котельная (с.Дизьмино, ул. Школьная, 26а)</w:t>
            </w:r>
          </w:p>
        </w:tc>
        <w:tc>
          <w:tcPr>
            <w:tcW w:w="1037" w:type="dxa"/>
            <w:gridSpan w:val="2"/>
            <w:shd w:val="clear" w:color="auto" w:fill="auto"/>
            <w:vAlign w:val="center"/>
          </w:tcPr>
          <w:p w:rsidR="00363C63" w:rsidRPr="00A5746B" w:rsidRDefault="00363C63" w:rsidP="005D3F5B">
            <w:pPr>
              <w:jc w:val="center"/>
              <w:rPr>
                <w:sz w:val="20"/>
                <w:szCs w:val="20"/>
              </w:rPr>
            </w:pPr>
            <w:r w:rsidRPr="00A5746B">
              <w:rPr>
                <w:sz w:val="20"/>
                <w:szCs w:val="20"/>
              </w:rPr>
              <w:t>0,403</w:t>
            </w:r>
          </w:p>
        </w:tc>
        <w:tc>
          <w:tcPr>
            <w:tcW w:w="1182" w:type="dxa"/>
            <w:shd w:val="clear" w:color="auto" w:fill="auto"/>
            <w:vAlign w:val="center"/>
          </w:tcPr>
          <w:p w:rsidR="00363C63" w:rsidRPr="00A5746B" w:rsidRDefault="00363C63" w:rsidP="0006129B">
            <w:pPr>
              <w:jc w:val="center"/>
              <w:rPr>
                <w:sz w:val="22"/>
              </w:rPr>
            </w:pPr>
          </w:p>
        </w:tc>
        <w:tc>
          <w:tcPr>
            <w:tcW w:w="1326" w:type="dxa"/>
            <w:shd w:val="clear" w:color="auto" w:fill="auto"/>
            <w:vAlign w:val="center"/>
          </w:tcPr>
          <w:p w:rsidR="00363C63" w:rsidRPr="00A5746B" w:rsidRDefault="00363C63" w:rsidP="0006129B">
            <w:pPr>
              <w:jc w:val="center"/>
              <w:rPr>
                <w:sz w:val="22"/>
              </w:rPr>
            </w:pPr>
          </w:p>
        </w:tc>
        <w:tc>
          <w:tcPr>
            <w:tcW w:w="1559" w:type="dxa"/>
            <w:shd w:val="clear" w:color="auto" w:fill="auto"/>
            <w:vAlign w:val="center"/>
          </w:tcPr>
          <w:p w:rsidR="00363C63" w:rsidRPr="00A5746B" w:rsidRDefault="00363C63" w:rsidP="005D3F5B">
            <w:pPr>
              <w:jc w:val="center"/>
              <w:rPr>
                <w:sz w:val="20"/>
                <w:szCs w:val="20"/>
              </w:rPr>
            </w:pPr>
            <w:r w:rsidRPr="00A5746B">
              <w:rPr>
                <w:sz w:val="20"/>
                <w:szCs w:val="20"/>
              </w:rPr>
              <w:t>0,403</w:t>
            </w:r>
          </w:p>
        </w:tc>
      </w:tr>
      <w:tr w:rsidR="00363C63" w:rsidRPr="00A5746B" w:rsidTr="00965DEE">
        <w:trPr>
          <w:cantSplit/>
          <w:trHeight w:val="315"/>
        </w:trPr>
        <w:tc>
          <w:tcPr>
            <w:tcW w:w="724" w:type="dxa"/>
            <w:shd w:val="clear" w:color="auto" w:fill="auto"/>
            <w:vAlign w:val="center"/>
          </w:tcPr>
          <w:p w:rsidR="00363C63" w:rsidRPr="00A5746B" w:rsidRDefault="00363C63" w:rsidP="005D3F5B">
            <w:pPr>
              <w:pStyle w:val="ab"/>
              <w:jc w:val="center"/>
              <w:rPr>
                <w:sz w:val="22"/>
                <w:szCs w:val="22"/>
              </w:rPr>
            </w:pPr>
            <w:r w:rsidRPr="00A5746B">
              <w:rPr>
                <w:sz w:val="22"/>
                <w:szCs w:val="22"/>
              </w:rPr>
              <w:t>3</w:t>
            </w:r>
          </w:p>
        </w:tc>
        <w:tc>
          <w:tcPr>
            <w:tcW w:w="4252" w:type="dxa"/>
            <w:shd w:val="clear" w:color="auto" w:fill="auto"/>
            <w:vAlign w:val="center"/>
          </w:tcPr>
          <w:p w:rsidR="00363C63" w:rsidRPr="00A5746B" w:rsidRDefault="00363C63" w:rsidP="005D3F5B">
            <w:pPr>
              <w:jc w:val="center"/>
              <w:rPr>
                <w:sz w:val="22"/>
              </w:rPr>
            </w:pPr>
            <w:r w:rsidRPr="00A5746B">
              <w:rPr>
                <w:sz w:val="22"/>
              </w:rPr>
              <w:t>Котельная (п.Яр, ул. Советская, 1)</w:t>
            </w:r>
          </w:p>
        </w:tc>
        <w:tc>
          <w:tcPr>
            <w:tcW w:w="1037" w:type="dxa"/>
            <w:gridSpan w:val="2"/>
            <w:shd w:val="clear" w:color="auto" w:fill="auto"/>
            <w:vAlign w:val="center"/>
          </w:tcPr>
          <w:p w:rsidR="00363C63" w:rsidRPr="00A5746B" w:rsidRDefault="00363C63" w:rsidP="005D3F5B">
            <w:pPr>
              <w:jc w:val="center"/>
              <w:rPr>
                <w:sz w:val="20"/>
                <w:szCs w:val="20"/>
              </w:rPr>
            </w:pPr>
            <w:r w:rsidRPr="00A5746B">
              <w:rPr>
                <w:sz w:val="20"/>
                <w:szCs w:val="20"/>
              </w:rPr>
              <w:t>0,975</w:t>
            </w:r>
          </w:p>
        </w:tc>
        <w:tc>
          <w:tcPr>
            <w:tcW w:w="1182" w:type="dxa"/>
            <w:shd w:val="clear" w:color="auto" w:fill="auto"/>
            <w:vAlign w:val="center"/>
          </w:tcPr>
          <w:p w:rsidR="00363C63" w:rsidRPr="00A5746B" w:rsidRDefault="00363C63" w:rsidP="0006129B">
            <w:pPr>
              <w:jc w:val="center"/>
              <w:rPr>
                <w:sz w:val="22"/>
              </w:rPr>
            </w:pPr>
          </w:p>
        </w:tc>
        <w:tc>
          <w:tcPr>
            <w:tcW w:w="1326" w:type="dxa"/>
            <w:shd w:val="clear" w:color="auto" w:fill="auto"/>
            <w:vAlign w:val="center"/>
          </w:tcPr>
          <w:p w:rsidR="00363C63" w:rsidRPr="00A5746B" w:rsidRDefault="00363C63" w:rsidP="0006129B">
            <w:pPr>
              <w:jc w:val="center"/>
              <w:rPr>
                <w:sz w:val="22"/>
              </w:rPr>
            </w:pPr>
          </w:p>
        </w:tc>
        <w:tc>
          <w:tcPr>
            <w:tcW w:w="1559" w:type="dxa"/>
            <w:shd w:val="clear" w:color="auto" w:fill="auto"/>
            <w:vAlign w:val="center"/>
          </w:tcPr>
          <w:p w:rsidR="00363C63" w:rsidRPr="00A5746B" w:rsidRDefault="00363C63" w:rsidP="005D3F5B">
            <w:pPr>
              <w:jc w:val="center"/>
              <w:rPr>
                <w:sz w:val="20"/>
                <w:szCs w:val="20"/>
              </w:rPr>
            </w:pPr>
            <w:r w:rsidRPr="00A5746B">
              <w:rPr>
                <w:sz w:val="20"/>
                <w:szCs w:val="20"/>
              </w:rPr>
              <w:t>0,975</w:t>
            </w:r>
          </w:p>
        </w:tc>
      </w:tr>
      <w:tr w:rsidR="00363C63" w:rsidRPr="00A5746B" w:rsidTr="00965DEE">
        <w:trPr>
          <w:cantSplit/>
          <w:trHeight w:val="315"/>
        </w:trPr>
        <w:tc>
          <w:tcPr>
            <w:tcW w:w="724" w:type="dxa"/>
            <w:shd w:val="clear" w:color="auto" w:fill="auto"/>
            <w:vAlign w:val="center"/>
          </w:tcPr>
          <w:p w:rsidR="00363C63" w:rsidRPr="00A5746B" w:rsidRDefault="00363C63" w:rsidP="005D3F5B">
            <w:pPr>
              <w:pStyle w:val="ab"/>
              <w:jc w:val="center"/>
              <w:rPr>
                <w:sz w:val="22"/>
                <w:szCs w:val="22"/>
              </w:rPr>
            </w:pPr>
            <w:r w:rsidRPr="00A5746B">
              <w:rPr>
                <w:sz w:val="22"/>
                <w:szCs w:val="22"/>
              </w:rPr>
              <w:t>4</w:t>
            </w:r>
          </w:p>
        </w:tc>
        <w:tc>
          <w:tcPr>
            <w:tcW w:w="4252" w:type="dxa"/>
            <w:shd w:val="clear" w:color="auto" w:fill="auto"/>
            <w:vAlign w:val="center"/>
          </w:tcPr>
          <w:p w:rsidR="00363C63" w:rsidRPr="00A5746B" w:rsidRDefault="00363C63" w:rsidP="005D3F5B">
            <w:pPr>
              <w:jc w:val="center"/>
              <w:rPr>
                <w:sz w:val="22"/>
              </w:rPr>
            </w:pPr>
            <w:r w:rsidRPr="00A5746B">
              <w:rPr>
                <w:sz w:val="22"/>
              </w:rPr>
              <w:t>Котельная (с.Пудем, ул. Гагарина, 2а)</w:t>
            </w:r>
          </w:p>
        </w:tc>
        <w:tc>
          <w:tcPr>
            <w:tcW w:w="1037" w:type="dxa"/>
            <w:gridSpan w:val="2"/>
            <w:shd w:val="clear" w:color="auto" w:fill="auto"/>
            <w:vAlign w:val="center"/>
          </w:tcPr>
          <w:p w:rsidR="00363C63" w:rsidRPr="00A5746B" w:rsidRDefault="00363C63" w:rsidP="005D3F5B">
            <w:pPr>
              <w:jc w:val="center"/>
              <w:rPr>
                <w:sz w:val="20"/>
                <w:szCs w:val="20"/>
              </w:rPr>
            </w:pPr>
            <w:r w:rsidRPr="00A5746B">
              <w:rPr>
                <w:sz w:val="20"/>
                <w:szCs w:val="20"/>
              </w:rPr>
              <w:t>1,966</w:t>
            </w:r>
          </w:p>
        </w:tc>
        <w:tc>
          <w:tcPr>
            <w:tcW w:w="1182" w:type="dxa"/>
            <w:shd w:val="clear" w:color="auto" w:fill="auto"/>
            <w:vAlign w:val="center"/>
          </w:tcPr>
          <w:p w:rsidR="00363C63" w:rsidRPr="00A5746B" w:rsidRDefault="00363C63" w:rsidP="0006129B">
            <w:pPr>
              <w:jc w:val="center"/>
              <w:rPr>
                <w:sz w:val="22"/>
              </w:rPr>
            </w:pPr>
          </w:p>
        </w:tc>
        <w:tc>
          <w:tcPr>
            <w:tcW w:w="1326" w:type="dxa"/>
            <w:shd w:val="clear" w:color="auto" w:fill="auto"/>
            <w:vAlign w:val="center"/>
          </w:tcPr>
          <w:p w:rsidR="00363C63" w:rsidRPr="00A5746B" w:rsidRDefault="00363C63" w:rsidP="0006129B">
            <w:pPr>
              <w:jc w:val="center"/>
              <w:rPr>
                <w:sz w:val="22"/>
              </w:rPr>
            </w:pPr>
          </w:p>
        </w:tc>
        <w:tc>
          <w:tcPr>
            <w:tcW w:w="1559" w:type="dxa"/>
            <w:shd w:val="clear" w:color="auto" w:fill="auto"/>
            <w:vAlign w:val="center"/>
          </w:tcPr>
          <w:p w:rsidR="00363C63" w:rsidRPr="00A5746B" w:rsidRDefault="00363C63" w:rsidP="005D3F5B">
            <w:pPr>
              <w:jc w:val="center"/>
              <w:rPr>
                <w:sz w:val="20"/>
                <w:szCs w:val="20"/>
              </w:rPr>
            </w:pPr>
            <w:r w:rsidRPr="00A5746B">
              <w:rPr>
                <w:sz w:val="20"/>
                <w:szCs w:val="20"/>
              </w:rPr>
              <w:t>1,966</w:t>
            </w:r>
          </w:p>
        </w:tc>
      </w:tr>
      <w:tr w:rsidR="00363C63" w:rsidRPr="00A5746B" w:rsidTr="00965DEE">
        <w:trPr>
          <w:cantSplit/>
          <w:trHeight w:val="315"/>
        </w:trPr>
        <w:tc>
          <w:tcPr>
            <w:tcW w:w="724" w:type="dxa"/>
            <w:shd w:val="clear" w:color="auto" w:fill="auto"/>
            <w:vAlign w:val="center"/>
          </w:tcPr>
          <w:p w:rsidR="00363C63" w:rsidRPr="00A5746B" w:rsidRDefault="00363C63" w:rsidP="005D3F5B">
            <w:pPr>
              <w:pStyle w:val="ab"/>
              <w:jc w:val="center"/>
              <w:rPr>
                <w:sz w:val="22"/>
                <w:szCs w:val="22"/>
              </w:rPr>
            </w:pPr>
            <w:r w:rsidRPr="00A5746B">
              <w:rPr>
                <w:sz w:val="22"/>
                <w:szCs w:val="22"/>
              </w:rPr>
              <w:t>5</w:t>
            </w:r>
          </w:p>
        </w:tc>
        <w:tc>
          <w:tcPr>
            <w:tcW w:w="4252" w:type="dxa"/>
            <w:shd w:val="clear" w:color="auto" w:fill="auto"/>
            <w:vAlign w:val="center"/>
          </w:tcPr>
          <w:p w:rsidR="00363C63" w:rsidRPr="00A5746B" w:rsidRDefault="00363C63" w:rsidP="005D3F5B">
            <w:pPr>
              <w:jc w:val="center"/>
              <w:rPr>
                <w:sz w:val="22"/>
              </w:rPr>
            </w:pPr>
            <w:r w:rsidRPr="00A5746B">
              <w:rPr>
                <w:sz w:val="22"/>
              </w:rPr>
              <w:t>Котельная (п.Яр, ул. Ф.Васильева, 6а)</w:t>
            </w:r>
          </w:p>
        </w:tc>
        <w:tc>
          <w:tcPr>
            <w:tcW w:w="1037" w:type="dxa"/>
            <w:gridSpan w:val="2"/>
            <w:shd w:val="clear" w:color="auto" w:fill="auto"/>
            <w:vAlign w:val="center"/>
          </w:tcPr>
          <w:p w:rsidR="00363C63" w:rsidRPr="00A5746B" w:rsidRDefault="00363C63" w:rsidP="005D3F5B">
            <w:pPr>
              <w:jc w:val="center"/>
              <w:rPr>
                <w:sz w:val="20"/>
                <w:szCs w:val="20"/>
              </w:rPr>
            </w:pPr>
            <w:r w:rsidRPr="00A5746B">
              <w:rPr>
                <w:sz w:val="20"/>
                <w:szCs w:val="20"/>
              </w:rPr>
              <w:t>2,727</w:t>
            </w:r>
          </w:p>
        </w:tc>
        <w:tc>
          <w:tcPr>
            <w:tcW w:w="1182" w:type="dxa"/>
            <w:shd w:val="clear" w:color="auto" w:fill="auto"/>
            <w:vAlign w:val="center"/>
          </w:tcPr>
          <w:p w:rsidR="00363C63" w:rsidRPr="00A5746B" w:rsidRDefault="00363C63" w:rsidP="00363C63">
            <w:pPr>
              <w:jc w:val="center"/>
              <w:rPr>
                <w:sz w:val="22"/>
              </w:rPr>
            </w:pPr>
            <w:r w:rsidRPr="00A5746B">
              <w:rPr>
                <w:sz w:val="22"/>
              </w:rPr>
              <w:t>0,074</w:t>
            </w:r>
          </w:p>
        </w:tc>
        <w:tc>
          <w:tcPr>
            <w:tcW w:w="1326" w:type="dxa"/>
            <w:shd w:val="clear" w:color="auto" w:fill="auto"/>
            <w:vAlign w:val="center"/>
          </w:tcPr>
          <w:p w:rsidR="00363C63" w:rsidRPr="00A5746B" w:rsidRDefault="00363C63" w:rsidP="0006129B">
            <w:pPr>
              <w:jc w:val="center"/>
              <w:rPr>
                <w:sz w:val="22"/>
              </w:rPr>
            </w:pPr>
          </w:p>
        </w:tc>
        <w:tc>
          <w:tcPr>
            <w:tcW w:w="1559" w:type="dxa"/>
            <w:shd w:val="clear" w:color="auto" w:fill="auto"/>
            <w:vAlign w:val="center"/>
          </w:tcPr>
          <w:p w:rsidR="00363C63" w:rsidRPr="00A5746B" w:rsidRDefault="00363C63" w:rsidP="005D3F5B">
            <w:pPr>
              <w:jc w:val="center"/>
              <w:rPr>
                <w:sz w:val="20"/>
                <w:szCs w:val="20"/>
              </w:rPr>
            </w:pPr>
            <w:r w:rsidRPr="00A5746B">
              <w:rPr>
                <w:sz w:val="20"/>
                <w:szCs w:val="20"/>
              </w:rPr>
              <w:t>2,801</w:t>
            </w:r>
          </w:p>
        </w:tc>
      </w:tr>
      <w:tr w:rsidR="00363C63" w:rsidRPr="00A5746B" w:rsidTr="00965DEE">
        <w:trPr>
          <w:cantSplit/>
          <w:trHeight w:val="315"/>
        </w:trPr>
        <w:tc>
          <w:tcPr>
            <w:tcW w:w="724" w:type="dxa"/>
            <w:shd w:val="clear" w:color="auto" w:fill="auto"/>
            <w:vAlign w:val="center"/>
          </w:tcPr>
          <w:p w:rsidR="00363C63" w:rsidRPr="00A5746B" w:rsidRDefault="00363C63" w:rsidP="005D3F5B">
            <w:pPr>
              <w:pStyle w:val="ab"/>
              <w:jc w:val="center"/>
              <w:rPr>
                <w:sz w:val="22"/>
                <w:szCs w:val="22"/>
              </w:rPr>
            </w:pPr>
            <w:r w:rsidRPr="00A5746B">
              <w:rPr>
                <w:sz w:val="22"/>
                <w:szCs w:val="22"/>
              </w:rPr>
              <w:t>6</w:t>
            </w:r>
          </w:p>
        </w:tc>
        <w:tc>
          <w:tcPr>
            <w:tcW w:w="4252" w:type="dxa"/>
            <w:shd w:val="clear" w:color="auto" w:fill="auto"/>
            <w:vAlign w:val="center"/>
          </w:tcPr>
          <w:p w:rsidR="00363C63" w:rsidRPr="00A5746B" w:rsidRDefault="00363C63" w:rsidP="005D3F5B">
            <w:pPr>
              <w:jc w:val="center"/>
              <w:rPr>
                <w:sz w:val="22"/>
              </w:rPr>
            </w:pPr>
            <w:r w:rsidRPr="00A5746B">
              <w:rPr>
                <w:sz w:val="22"/>
              </w:rPr>
              <w:t>Котельная (п.Яр, ул. Ф.Васильева, 29а)</w:t>
            </w:r>
          </w:p>
        </w:tc>
        <w:tc>
          <w:tcPr>
            <w:tcW w:w="1037" w:type="dxa"/>
            <w:gridSpan w:val="2"/>
            <w:shd w:val="clear" w:color="auto" w:fill="auto"/>
            <w:vAlign w:val="center"/>
          </w:tcPr>
          <w:p w:rsidR="00363C63" w:rsidRPr="00A5746B" w:rsidRDefault="00363C63" w:rsidP="005D3F5B">
            <w:pPr>
              <w:jc w:val="center"/>
              <w:rPr>
                <w:sz w:val="20"/>
                <w:szCs w:val="20"/>
              </w:rPr>
            </w:pPr>
            <w:r w:rsidRPr="00A5746B">
              <w:rPr>
                <w:sz w:val="20"/>
                <w:szCs w:val="20"/>
              </w:rPr>
              <w:t>2,642</w:t>
            </w:r>
          </w:p>
        </w:tc>
        <w:tc>
          <w:tcPr>
            <w:tcW w:w="1182" w:type="dxa"/>
            <w:shd w:val="clear" w:color="auto" w:fill="auto"/>
            <w:vAlign w:val="center"/>
          </w:tcPr>
          <w:p w:rsidR="00363C63" w:rsidRPr="00A5746B" w:rsidRDefault="00363C63" w:rsidP="0006129B">
            <w:pPr>
              <w:jc w:val="center"/>
              <w:rPr>
                <w:sz w:val="22"/>
              </w:rPr>
            </w:pPr>
          </w:p>
        </w:tc>
        <w:tc>
          <w:tcPr>
            <w:tcW w:w="1326" w:type="dxa"/>
            <w:shd w:val="clear" w:color="auto" w:fill="auto"/>
            <w:vAlign w:val="center"/>
          </w:tcPr>
          <w:p w:rsidR="00363C63" w:rsidRPr="00A5746B" w:rsidRDefault="00363C63" w:rsidP="0006129B">
            <w:pPr>
              <w:jc w:val="center"/>
              <w:rPr>
                <w:sz w:val="22"/>
              </w:rPr>
            </w:pPr>
          </w:p>
        </w:tc>
        <w:tc>
          <w:tcPr>
            <w:tcW w:w="1559" w:type="dxa"/>
            <w:shd w:val="clear" w:color="auto" w:fill="auto"/>
            <w:vAlign w:val="center"/>
          </w:tcPr>
          <w:p w:rsidR="00363C63" w:rsidRPr="00A5746B" w:rsidRDefault="00363C63" w:rsidP="005D3F5B">
            <w:pPr>
              <w:jc w:val="center"/>
              <w:rPr>
                <w:sz w:val="20"/>
                <w:szCs w:val="20"/>
              </w:rPr>
            </w:pPr>
            <w:r w:rsidRPr="00A5746B">
              <w:rPr>
                <w:sz w:val="20"/>
                <w:szCs w:val="20"/>
              </w:rPr>
              <w:t>2,642</w:t>
            </w:r>
          </w:p>
        </w:tc>
      </w:tr>
      <w:tr w:rsidR="00363C63" w:rsidRPr="00A5746B" w:rsidTr="00965DEE">
        <w:trPr>
          <w:cantSplit/>
          <w:trHeight w:val="315"/>
        </w:trPr>
        <w:tc>
          <w:tcPr>
            <w:tcW w:w="724" w:type="dxa"/>
            <w:shd w:val="clear" w:color="auto" w:fill="auto"/>
            <w:vAlign w:val="center"/>
          </w:tcPr>
          <w:p w:rsidR="00363C63" w:rsidRPr="00A5746B" w:rsidRDefault="00363C63" w:rsidP="005D3F5B">
            <w:pPr>
              <w:pStyle w:val="ab"/>
              <w:jc w:val="center"/>
              <w:rPr>
                <w:sz w:val="22"/>
                <w:szCs w:val="22"/>
              </w:rPr>
            </w:pPr>
            <w:r w:rsidRPr="00A5746B">
              <w:rPr>
                <w:sz w:val="22"/>
                <w:szCs w:val="22"/>
              </w:rPr>
              <w:t>7</w:t>
            </w:r>
          </w:p>
        </w:tc>
        <w:tc>
          <w:tcPr>
            <w:tcW w:w="4252" w:type="dxa"/>
            <w:shd w:val="clear" w:color="auto" w:fill="auto"/>
            <w:vAlign w:val="center"/>
          </w:tcPr>
          <w:p w:rsidR="00363C63" w:rsidRPr="00A5746B" w:rsidRDefault="00363C63" w:rsidP="005D3F5B">
            <w:pPr>
              <w:jc w:val="center"/>
              <w:rPr>
                <w:sz w:val="22"/>
              </w:rPr>
            </w:pPr>
            <w:r w:rsidRPr="00A5746B">
              <w:rPr>
                <w:sz w:val="22"/>
              </w:rPr>
              <w:t>Котельная (д.Зюино, ул. Школьная, 77а)</w:t>
            </w:r>
          </w:p>
        </w:tc>
        <w:tc>
          <w:tcPr>
            <w:tcW w:w="1037" w:type="dxa"/>
            <w:gridSpan w:val="2"/>
            <w:shd w:val="clear" w:color="auto" w:fill="auto"/>
            <w:vAlign w:val="center"/>
          </w:tcPr>
          <w:p w:rsidR="00363C63" w:rsidRPr="00A5746B" w:rsidRDefault="00363C63" w:rsidP="005D3F5B">
            <w:pPr>
              <w:jc w:val="center"/>
              <w:rPr>
                <w:sz w:val="20"/>
                <w:szCs w:val="20"/>
              </w:rPr>
            </w:pPr>
            <w:r w:rsidRPr="00A5746B">
              <w:rPr>
                <w:sz w:val="20"/>
                <w:szCs w:val="20"/>
              </w:rPr>
              <w:t>0,214</w:t>
            </w:r>
          </w:p>
        </w:tc>
        <w:tc>
          <w:tcPr>
            <w:tcW w:w="1182" w:type="dxa"/>
            <w:shd w:val="clear" w:color="auto" w:fill="auto"/>
            <w:vAlign w:val="center"/>
          </w:tcPr>
          <w:p w:rsidR="00363C63" w:rsidRPr="00A5746B" w:rsidRDefault="00363C63" w:rsidP="0006129B">
            <w:pPr>
              <w:jc w:val="center"/>
              <w:rPr>
                <w:sz w:val="22"/>
              </w:rPr>
            </w:pPr>
          </w:p>
        </w:tc>
        <w:tc>
          <w:tcPr>
            <w:tcW w:w="1326" w:type="dxa"/>
            <w:shd w:val="clear" w:color="auto" w:fill="auto"/>
            <w:vAlign w:val="center"/>
          </w:tcPr>
          <w:p w:rsidR="00363C63" w:rsidRPr="00A5746B" w:rsidRDefault="00363C63" w:rsidP="0006129B">
            <w:pPr>
              <w:jc w:val="center"/>
              <w:rPr>
                <w:sz w:val="22"/>
              </w:rPr>
            </w:pPr>
          </w:p>
        </w:tc>
        <w:tc>
          <w:tcPr>
            <w:tcW w:w="1559" w:type="dxa"/>
            <w:shd w:val="clear" w:color="auto" w:fill="auto"/>
            <w:vAlign w:val="center"/>
          </w:tcPr>
          <w:p w:rsidR="00363C63" w:rsidRPr="00A5746B" w:rsidRDefault="00363C63" w:rsidP="005D3F5B">
            <w:pPr>
              <w:jc w:val="center"/>
              <w:rPr>
                <w:sz w:val="20"/>
                <w:szCs w:val="20"/>
              </w:rPr>
            </w:pPr>
            <w:r w:rsidRPr="00A5746B">
              <w:rPr>
                <w:sz w:val="20"/>
                <w:szCs w:val="20"/>
              </w:rPr>
              <w:t>0,214</w:t>
            </w:r>
          </w:p>
        </w:tc>
      </w:tr>
      <w:tr w:rsidR="00363C63" w:rsidRPr="00A5746B" w:rsidTr="00965DEE">
        <w:trPr>
          <w:cantSplit/>
          <w:trHeight w:val="315"/>
        </w:trPr>
        <w:tc>
          <w:tcPr>
            <w:tcW w:w="724" w:type="dxa"/>
            <w:shd w:val="clear" w:color="auto" w:fill="auto"/>
            <w:vAlign w:val="center"/>
          </w:tcPr>
          <w:p w:rsidR="00363C63" w:rsidRPr="00A5746B" w:rsidRDefault="00363C63" w:rsidP="005D3F5B">
            <w:pPr>
              <w:pStyle w:val="ab"/>
              <w:jc w:val="center"/>
              <w:rPr>
                <w:sz w:val="22"/>
                <w:szCs w:val="22"/>
              </w:rPr>
            </w:pPr>
            <w:r w:rsidRPr="00A5746B">
              <w:rPr>
                <w:sz w:val="22"/>
                <w:szCs w:val="22"/>
              </w:rPr>
              <w:lastRenderedPageBreak/>
              <w:t>8</w:t>
            </w:r>
          </w:p>
        </w:tc>
        <w:tc>
          <w:tcPr>
            <w:tcW w:w="4252" w:type="dxa"/>
            <w:shd w:val="clear" w:color="auto" w:fill="auto"/>
            <w:vAlign w:val="center"/>
          </w:tcPr>
          <w:p w:rsidR="00363C63" w:rsidRPr="00A5746B" w:rsidRDefault="00363C63" w:rsidP="005D3F5B">
            <w:pPr>
              <w:jc w:val="center"/>
              <w:rPr>
                <w:sz w:val="22"/>
              </w:rPr>
            </w:pPr>
            <w:r w:rsidRPr="00A5746B">
              <w:rPr>
                <w:sz w:val="22"/>
              </w:rPr>
              <w:t>Котельная (д.Бачумово, ул. Школьная, 17а)</w:t>
            </w:r>
          </w:p>
        </w:tc>
        <w:tc>
          <w:tcPr>
            <w:tcW w:w="1037" w:type="dxa"/>
            <w:gridSpan w:val="2"/>
            <w:shd w:val="clear" w:color="auto" w:fill="auto"/>
            <w:vAlign w:val="center"/>
          </w:tcPr>
          <w:p w:rsidR="00363C63" w:rsidRPr="00A5746B" w:rsidRDefault="00363C63" w:rsidP="005D3F5B">
            <w:pPr>
              <w:jc w:val="center"/>
              <w:rPr>
                <w:sz w:val="20"/>
                <w:szCs w:val="20"/>
              </w:rPr>
            </w:pPr>
            <w:r w:rsidRPr="00A5746B">
              <w:rPr>
                <w:sz w:val="20"/>
                <w:szCs w:val="20"/>
              </w:rPr>
              <w:t>0,289</w:t>
            </w:r>
          </w:p>
        </w:tc>
        <w:tc>
          <w:tcPr>
            <w:tcW w:w="1182" w:type="dxa"/>
            <w:shd w:val="clear" w:color="auto" w:fill="auto"/>
            <w:vAlign w:val="center"/>
          </w:tcPr>
          <w:p w:rsidR="00363C63" w:rsidRPr="00A5746B" w:rsidRDefault="00363C63" w:rsidP="0006129B">
            <w:pPr>
              <w:jc w:val="center"/>
              <w:rPr>
                <w:sz w:val="22"/>
              </w:rPr>
            </w:pPr>
          </w:p>
        </w:tc>
        <w:tc>
          <w:tcPr>
            <w:tcW w:w="1326" w:type="dxa"/>
            <w:shd w:val="clear" w:color="auto" w:fill="auto"/>
            <w:vAlign w:val="center"/>
          </w:tcPr>
          <w:p w:rsidR="00363C63" w:rsidRPr="00A5746B" w:rsidRDefault="00363C63" w:rsidP="0006129B">
            <w:pPr>
              <w:jc w:val="center"/>
              <w:rPr>
                <w:sz w:val="22"/>
              </w:rPr>
            </w:pPr>
          </w:p>
        </w:tc>
        <w:tc>
          <w:tcPr>
            <w:tcW w:w="1559" w:type="dxa"/>
            <w:shd w:val="clear" w:color="auto" w:fill="auto"/>
            <w:vAlign w:val="center"/>
          </w:tcPr>
          <w:p w:rsidR="00363C63" w:rsidRPr="00A5746B" w:rsidRDefault="00363C63" w:rsidP="005D3F5B">
            <w:pPr>
              <w:jc w:val="center"/>
              <w:rPr>
                <w:sz w:val="20"/>
                <w:szCs w:val="20"/>
              </w:rPr>
            </w:pPr>
            <w:r w:rsidRPr="00A5746B">
              <w:rPr>
                <w:sz w:val="20"/>
                <w:szCs w:val="20"/>
              </w:rPr>
              <w:t>0,289</w:t>
            </w:r>
          </w:p>
        </w:tc>
      </w:tr>
      <w:tr w:rsidR="00363C63" w:rsidRPr="00A5746B" w:rsidTr="00965DEE">
        <w:trPr>
          <w:cantSplit/>
          <w:trHeight w:val="315"/>
        </w:trPr>
        <w:tc>
          <w:tcPr>
            <w:tcW w:w="724" w:type="dxa"/>
            <w:shd w:val="clear" w:color="auto" w:fill="auto"/>
            <w:vAlign w:val="center"/>
          </w:tcPr>
          <w:p w:rsidR="00363C63" w:rsidRPr="00A5746B" w:rsidRDefault="00363C63" w:rsidP="005D3F5B">
            <w:pPr>
              <w:pStyle w:val="ab"/>
              <w:jc w:val="center"/>
              <w:rPr>
                <w:sz w:val="22"/>
                <w:szCs w:val="22"/>
              </w:rPr>
            </w:pPr>
            <w:r w:rsidRPr="00A5746B">
              <w:rPr>
                <w:sz w:val="22"/>
                <w:szCs w:val="22"/>
              </w:rPr>
              <w:t>9</w:t>
            </w:r>
          </w:p>
        </w:tc>
        <w:tc>
          <w:tcPr>
            <w:tcW w:w="4252" w:type="dxa"/>
            <w:shd w:val="clear" w:color="auto" w:fill="auto"/>
            <w:vAlign w:val="center"/>
          </w:tcPr>
          <w:p w:rsidR="00363C63" w:rsidRPr="00A5746B" w:rsidRDefault="00363C63" w:rsidP="005D3F5B">
            <w:pPr>
              <w:jc w:val="center"/>
              <w:rPr>
                <w:sz w:val="22"/>
              </w:rPr>
            </w:pPr>
            <w:r w:rsidRPr="00A5746B">
              <w:rPr>
                <w:sz w:val="22"/>
              </w:rPr>
              <w:t>Котельная (д. Ворца, ул. Чапаевская, 66)</w:t>
            </w:r>
          </w:p>
        </w:tc>
        <w:tc>
          <w:tcPr>
            <w:tcW w:w="1037" w:type="dxa"/>
            <w:gridSpan w:val="2"/>
            <w:shd w:val="clear" w:color="auto" w:fill="auto"/>
            <w:vAlign w:val="center"/>
          </w:tcPr>
          <w:p w:rsidR="00363C63" w:rsidRPr="00A5746B" w:rsidRDefault="00363C63" w:rsidP="005D3F5B">
            <w:pPr>
              <w:jc w:val="center"/>
              <w:rPr>
                <w:sz w:val="20"/>
                <w:szCs w:val="20"/>
              </w:rPr>
            </w:pPr>
            <w:r w:rsidRPr="00A5746B">
              <w:rPr>
                <w:sz w:val="20"/>
                <w:szCs w:val="20"/>
              </w:rPr>
              <w:t>0,306</w:t>
            </w:r>
          </w:p>
        </w:tc>
        <w:tc>
          <w:tcPr>
            <w:tcW w:w="1182" w:type="dxa"/>
            <w:shd w:val="clear" w:color="auto" w:fill="auto"/>
            <w:vAlign w:val="center"/>
          </w:tcPr>
          <w:p w:rsidR="00363C63" w:rsidRPr="00A5746B" w:rsidRDefault="00363C63" w:rsidP="0006129B">
            <w:pPr>
              <w:jc w:val="center"/>
              <w:rPr>
                <w:sz w:val="22"/>
              </w:rPr>
            </w:pPr>
          </w:p>
        </w:tc>
        <w:tc>
          <w:tcPr>
            <w:tcW w:w="1326" w:type="dxa"/>
            <w:shd w:val="clear" w:color="auto" w:fill="auto"/>
            <w:vAlign w:val="center"/>
          </w:tcPr>
          <w:p w:rsidR="00363C63" w:rsidRPr="00A5746B" w:rsidRDefault="00363C63" w:rsidP="0006129B">
            <w:pPr>
              <w:jc w:val="center"/>
              <w:rPr>
                <w:sz w:val="22"/>
              </w:rPr>
            </w:pPr>
          </w:p>
        </w:tc>
        <w:tc>
          <w:tcPr>
            <w:tcW w:w="1559" w:type="dxa"/>
            <w:shd w:val="clear" w:color="auto" w:fill="auto"/>
            <w:vAlign w:val="center"/>
          </w:tcPr>
          <w:p w:rsidR="00363C63" w:rsidRPr="00A5746B" w:rsidRDefault="00363C63" w:rsidP="005D3F5B">
            <w:pPr>
              <w:jc w:val="center"/>
              <w:rPr>
                <w:sz w:val="20"/>
                <w:szCs w:val="20"/>
              </w:rPr>
            </w:pPr>
            <w:r w:rsidRPr="00A5746B">
              <w:rPr>
                <w:sz w:val="20"/>
                <w:szCs w:val="20"/>
              </w:rPr>
              <w:t>0,306</w:t>
            </w:r>
          </w:p>
        </w:tc>
      </w:tr>
      <w:tr w:rsidR="00363C63" w:rsidRPr="00A5746B" w:rsidTr="005D3F5B">
        <w:trPr>
          <w:cantSplit/>
          <w:trHeight w:val="315"/>
        </w:trPr>
        <w:tc>
          <w:tcPr>
            <w:tcW w:w="724" w:type="dxa"/>
            <w:shd w:val="clear" w:color="auto" w:fill="auto"/>
            <w:vAlign w:val="center"/>
          </w:tcPr>
          <w:p w:rsidR="00363C63" w:rsidRPr="00A5746B" w:rsidRDefault="00363C63" w:rsidP="005D3F5B">
            <w:pPr>
              <w:pStyle w:val="ab"/>
              <w:jc w:val="center"/>
              <w:rPr>
                <w:sz w:val="22"/>
                <w:szCs w:val="22"/>
              </w:rPr>
            </w:pPr>
            <w:r w:rsidRPr="00A5746B">
              <w:rPr>
                <w:sz w:val="22"/>
                <w:szCs w:val="22"/>
              </w:rPr>
              <w:t>10</w:t>
            </w:r>
          </w:p>
        </w:tc>
        <w:tc>
          <w:tcPr>
            <w:tcW w:w="4252" w:type="dxa"/>
            <w:shd w:val="clear" w:color="auto" w:fill="auto"/>
            <w:vAlign w:val="center"/>
          </w:tcPr>
          <w:p w:rsidR="00363C63" w:rsidRPr="00A5746B" w:rsidRDefault="00363C63" w:rsidP="005D3F5B">
            <w:pPr>
              <w:jc w:val="center"/>
              <w:rPr>
                <w:sz w:val="22"/>
              </w:rPr>
            </w:pPr>
            <w:r w:rsidRPr="00A5746B">
              <w:rPr>
                <w:sz w:val="22"/>
              </w:rPr>
              <w:t>Котельная (с.Укан, ул. Советская, 15б)</w:t>
            </w:r>
          </w:p>
        </w:tc>
        <w:tc>
          <w:tcPr>
            <w:tcW w:w="1037" w:type="dxa"/>
            <w:gridSpan w:val="2"/>
            <w:shd w:val="clear" w:color="auto" w:fill="auto"/>
            <w:vAlign w:val="center"/>
          </w:tcPr>
          <w:p w:rsidR="00363C63" w:rsidRPr="00A5746B" w:rsidRDefault="00363C63" w:rsidP="005D3F5B">
            <w:pPr>
              <w:jc w:val="center"/>
              <w:rPr>
                <w:sz w:val="20"/>
                <w:szCs w:val="20"/>
              </w:rPr>
            </w:pPr>
            <w:r w:rsidRPr="00A5746B">
              <w:rPr>
                <w:sz w:val="20"/>
                <w:szCs w:val="20"/>
              </w:rPr>
              <w:t>0,305</w:t>
            </w:r>
          </w:p>
        </w:tc>
        <w:tc>
          <w:tcPr>
            <w:tcW w:w="1182" w:type="dxa"/>
            <w:shd w:val="clear" w:color="auto" w:fill="auto"/>
            <w:vAlign w:val="center"/>
          </w:tcPr>
          <w:p w:rsidR="00363C63" w:rsidRPr="00A5746B" w:rsidRDefault="00363C63" w:rsidP="0006129B">
            <w:pPr>
              <w:jc w:val="center"/>
              <w:rPr>
                <w:sz w:val="22"/>
              </w:rPr>
            </w:pPr>
          </w:p>
        </w:tc>
        <w:tc>
          <w:tcPr>
            <w:tcW w:w="1326" w:type="dxa"/>
            <w:shd w:val="clear" w:color="auto" w:fill="auto"/>
            <w:vAlign w:val="center"/>
          </w:tcPr>
          <w:p w:rsidR="00363C63" w:rsidRPr="00A5746B" w:rsidRDefault="00363C63" w:rsidP="0006129B">
            <w:pPr>
              <w:jc w:val="center"/>
              <w:rPr>
                <w:sz w:val="22"/>
              </w:rPr>
            </w:pPr>
          </w:p>
        </w:tc>
        <w:tc>
          <w:tcPr>
            <w:tcW w:w="1559" w:type="dxa"/>
            <w:shd w:val="clear" w:color="auto" w:fill="auto"/>
            <w:vAlign w:val="center"/>
          </w:tcPr>
          <w:p w:rsidR="00363C63" w:rsidRPr="00A5746B" w:rsidRDefault="00363C63" w:rsidP="005D3F5B">
            <w:pPr>
              <w:jc w:val="center"/>
              <w:rPr>
                <w:sz w:val="20"/>
                <w:szCs w:val="20"/>
              </w:rPr>
            </w:pPr>
            <w:r w:rsidRPr="00A5746B">
              <w:rPr>
                <w:sz w:val="20"/>
                <w:szCs w:val="20"/>
              </w:rPr>
              <w:t>0,305</w:t>
            </w:r>
          </w:p>
        </w:tc>
      </w:tr>
      <w:tr w:rsidR="00363C63" w:rsidRPr="00A5746B" w:rsidTr="005D3F5B">
        <w:trPr>
          <w:cantSplit/>
          <w:trHeight w:val="315"/>
        </w:trPr>
        <w:tc>
          <w:tcPr>
            <w:tcW w:w="724" w:type="dxa"/>
            <w:shd w:val="clear" w:color="auto" w:fill="auto"/>
            <w:vAlign w:val="center"/>
          </w:tcPr>
          <w:p w:rsidR="00363C63" w:rsidRPr="00A5746B" w:rsidRDefault="00363C63" w:rsidP="005D3F5B">
            <w:pPr>
              <w:pStyle w:val="ab"/>
              <w:jc w:val="center"/>
              <w:rPr>
                <w:sz w:val="22"/>
                <w:szCs w:val="22"/>
              </w:rPr>
            </w:pPr>
            <w:r w:rsidRPr="00A5746B">
              <w:rPr>
                <w:sz w:val="22"/>
                <w:szCs w:val="22"/>
              </w:rPr>
              <w:t>11</w:t>
            </w:r>
          </w:p>
        </w:tc>
        <w:tc>
          <w:tcPr>
            <w:tcW w:w="4252" w:type="dxa"/>
            <w:shd w:val="clear" w:color="auto" w:fill="auto"/>
            <w:vAlign w:val="center"/>
          </w:tcPr>
          <w:p w:rsidR="00363C63" w:rsidRPr="00A5746B" w:rsidRDefault="00363C63" w:rsidP="005D3F5B">
            <w:pPr>
              <w:jc w:val="center"/>
              <w:rPr>
                <w:sz w:val="22"/>
              </w:rPr>
            </w:pPr>
            <w:r w:rsidRPr="00A5746B">
              <w:rPr>
                <w:sz w:val="22"/>
              </w:rPr>
              <w:t>Котельная (п. Яр, ул. Ворошилова, 10ж)</w:t>
            </w:r>
          </w:p>
        </w:tc>
        <w:tc>
          <w:tcPr>
            <w:tcW w:w="1037" w:type="dxa"/>
            <w:gridSpan w:val="2"/>
            <w:shd w:val="clear" w:color="auto" w:fill="auto"/>
            <w:vAlign w:val="center"/>
          </w:tcPr>
          <w:p w:rsidR="00363C63" w:rsidRPr="00A5746B" w:rsidRDefault="00363C63" w:rsidP="005D3F5B">
            <w:pPr>
              <w:jc w:val="center"/>
              <w:rPr>
                <w:sz w:val="20"/>
                <w:szCs w:val="20"/>
              </w:rPr>
            </w:pPr>
            <w:r w:rsidRPr="00A5746B">
              <w:rPr>
                <w:sz w:val="20"/>
                <w:szCs w:val="20"/>
              </w:rPr>
              <w:t>1,172</w:t>
            </w:r>
          </w:p>
        </w:tc>
        <w:tc>
          <w:tcPr>
            <w:tcW w:w="1182" w:type="dxa"/>
            <w:shd w:val="clear" w:color="auto" w:fill="auto"/>
            <w:vAlign w:val="center"/>
          </w:tcPr>
          <w:p w:rsidR="00363C63" w:rsidRPr="00A5746B" w:rsidRDefault="00363C63" w:rsidP="0006129B">
            <w:pPr>
              <w:jc w:val="center"/>
              <w:rPr>
                <w:sz w:val="22"/>
              </w:rPr>
            </w:pPr>
          </w:p>
        </w:tc>
        <w:tc>
          <w:tcPr>
            <w:tcW w:w="1326" w:type="dxa"/>
            <w:shd w:val="clear" w:color="auto" w:fill="auto"/>
            <w:vAlign w:val="center"/>
          </w:tcPr>
          <w:p w:rsidR="00363C63" w:rsidRPr="00A5746B" w:rsidRDefault="00363C63" w:rsidP="0006129B">
            <w:pPr>
              <w:jc w:val="center"/>
              <w:rPr>
                <w:sz w:val="22"/>
              </w:rPr>
            </w:pPr>
          </w:p>
        </w:tc>
        <w:tc>
          <w:tcPr>
            <w:tcW w:w="1559" w:type="dxa"/>
            <w:shd w:val="clear" w:color="auto" w:fill="auto"/>
            <w:vAlign w:val="center"/>
          </w:tcPr>
          <w:p w:rsidR="00363C63" w:rsidRPr="00A5746B" w:rsidRDefault="00363C63" w:rsidP="005D3F5B">
            <w:pPr>
              <w:jc w:val="center"/>
              <w:rPr>
                <w:sz w:val="20"/>
                <w:szCs w:val="20"/>
              </w:rPr>
            </w:pPr>
            <w:r w:rsidRPr="00A5746B">
              <w:rPr>
                <w:sz w:val="20"/>
                <w:szCs w:val="20"/>
              </w:rPr>
              <w:t>1,172</w:t>
            </w:r>
          </w:p>
        </w:tc>
      </w:tr>
      <w:tr w:rsidR="00363C63" w:rsidRPr="00A5746B" w:rsidTr="00965DEE">
        <w:trPr>
          <w:cantSplit/>
          <w:trHeight w:val="315"/>
        </w:trPr>
        <w:tc>
          <w:tcPr>
            <w:tcW w:w="724" w:type="dxa"/>
            <w:shd w:val="clear" w:color="auto" w:fill="auto"/>
            <w:vAlign w:val="center"/>
          </w:tcPr>
          <w:p w:rsidR="00363C63" w:rsidRPr="00A5746B" w:rsidRDefault="00363C63" w:rsidP="005D3F5B">
            <w:pPr>
              <w:pStyle w:val="ab"/>
              <w:jc w:val="center"/>
              <w:rPr>
                <w:sz w:val="22"/>
                <w:szCs w:val="22"/>
              </w:rPr>
            </w:pPr>
            <w:r w:rsidRPr="00A5746B">
              <w:rPr>
                <w:sz w:val="22"/>
                <w:szCs w:val="22"/>
              </w:rPr>
              <w:t>12</w:t>
            </w:r>
          </w:p>
        </w:tc>
        <w:tc>
          <w:tcPr>
            <w:tcW w:w="4252" w:type="dxa"/>
            <w:shd w:val="clear" w:color="auto" w:fill="auto"/>
            <w:vAlign w:val="center"/>
          </w:tcPr>
          <w:p w:rsidR="00363C63" w:rsidRPr="00A5746B" w:rsidRDefault="00363C63" w:rsidP="005D3F5B">
            <w:pPr>
              <w:jc w:val="center"/>
              <w:rPr>
                <w:sz w:val="22"/>
              </w:rPr>
            </w:pPr>
            <w:r w:rsidRPr="00A5746B">
              <w:rPr>
                <w:sz w:val="22"/>
              </w:rPr>
              <w:t>Котельная (д.Бармашур, ул. Советская, 42а)</w:t>
            </w:r>
          </w:p>
        </w:tc>
        <w:tc>
          <w:tcPr>
            <w:tcW w:w="1037" w:type="dxa"/>
            <w:gridSpan w:val="2"/>
            <w:shd w:val="clear" w:color="auto" w:fill="auto"/>
            <w:vAlign w:val="center"/>
          </w:tcPr>
          <w:p w:rsidR="00363C63" w:rsidRPr="00A5746B" w:rsidRDefault="00363C63" w:rsidP="005D3F5B">
            <w:pPr>
              <w:jc w:val="center"/>
              <w:rPr>
                <w:sz w:val="20"/>
                <w:szCs w:val="20"/>
              </w:rPr>
            </w:pPr>
            <w:r w:rsidRPr="00A5746B">
              <w:rPr>
                <w:sz w:val="20"/>
                <w:szCs w:val="20"/>
              </w:rPr>
              <w:t>0,254</w:t>
            </w:r>
          </w:p>
        </w:tc>
        <w:tc>
          <w:tcPr>
            <w:tcW w:w="1182" w:type="dxa"/>
            <w:shd w:val="clear" w:color="auto" w:fill="auto"/>
            <w:vAlign w:val="center"/>
          </w:tcPr>
          <w:p w:rsidR="00363C63" w:rsidRPr="00A5746B" w:rsidRDefault="00363C63" w:rsidP="0006129B">
            <w:pPr>
              <w:jc w:val="center"/>
              <w:rPr>
                <w:sz w:val="22"/>
              </w:rPr>
            </w:pPr>
          </w:p>
        </w:tc>
        <w:tc>
          <w:tcPr>
            <w:tcW w:w="1326" w:type="dxa"/>
            <w:shd w:val="clear" w:color="auto" w:fill="auto"/>
            <w:vAlign w:val="center"/>
          </w:tcPr>
          <w:p w:rsidR="00363C63" w:rsidRPr="00A5746B" w:rsidRDefault="00363C63" w:rsidP="0006129B">
            <w:pPr>
              <w:jc w:val="center"/>
              <w:rPr>
                <w:sz w:val="22"/>
              </w:rPr>
            </w:pPr>
          </w:p>
        </w:tc>
        <w:tc>
          <w:tcPr>
            <w:tcW w:w="1559" w:type="dxa"/>
            <w:shd w:val="clear" w:color="auto" w:fill="auto"/>
            <w:vAlign w:val="center"/>
          </w:tcPr>
          <w:p w:rsidR="00363C63" w:rsidRPr="00A5746B" w:rsidRDefault="00363C63" w:rsidP="005D3F5B">
            <w:pPr>
              <w:jc w:val="center"/>
              <w:rPr>
                <w:sz w:val="20"/>
                <w:szCs w:val="20"/>
              </w:rPr>
            </w:pPr>
            <w:r w:rsidRPr="00A5746B">
              <w:rPr>
                <w:sz w:val="20"/>
                <w:szCs w:val="20"/>
              </w:rPr>
              <w:t>0,254</w:t>
            </w:r>
          </w:p>
        </w:tc>
      </w:tr>
      <w:tr w:rsidR="00363C63" w:rsidRPr="00A5746B" w:rsidTr="00965DEE">
        <w:trPr>
          <w:cantSplit/>
          <w:trHeight w:val="315"/>
        </w:trPr>
        <w:tc>
          <w:tcPr>
            <w:tcW w:w="724" w:type="dxa"/>
            <w:shd w:val="clear" w:color="auto" w:fill="auto"/>
            <w:vAlign w:val="center"/>
          </w:tcPr>
          <w:p w:rsidR="00363C63" w:rsidRPr="00A5746B" w:rsidRDefault="00363C63" w:rsidP="005D3F5B">
            <w:pPr>
              <w:pStyle w:val="ab"/>
              <w:jc w:val="center"/>
              <w:rPr>
                <w:sz w:val="22"/>
                <w:szCs w:val="22"/>
              </w:rPr>
            </w:pPr>
            <w:r w:rsidRPr="00A5746B">
              <w:rPr>
                <w:sz w:val="22"/>
                <w:szCs w:val="22"/>
              </w:rPr>
              <w:t>13</w:t>
            </w:r>
          </w:p>
        </w:tc>
        <w:tc>
          <w:tcPr>
            <w:tcW w:w="4252" w:type="dxa"/>
            <w:shd w:val="clear" w:color="auto" w:fill="auto"/>
            <w:vAlign w:val="center"/>
          </w:tcPr>
          <w:p w:rsidR="00363C63" w:rsidRPr="00A5746B" w:rsidRDefault="00363C63" w:rsidP="005D3F5B">
            <w:pPr>
              <w:jc w:val="center"/>
              <w:rPr>
                <w:sz w:val="22"/>
              </w:rPr>
            </w:pPr>
            <w:r w:rsidRPr="00A5746B">
              <w:rPr>
                <w:sz w:val="22"/>
              </w:rPr>
              <w:t>Котельная (п.Яр, ул. Вокзальная, 21Б)</w:t>
            </w:r>
          </w:p>
        </w:tc>
        <w:tc>
          <w:tcPr>
            <w:tcW w:w="1037" w:type="dxa"/>
            <w:gridSpan w:val="2"/>
            <w:shd w:val="clear" w:color="auto" w:fill="auto"/>
            <w:vAlign w:val="center"/>
          </w:tcPr>
          <w:p w:rsidR="00363C63" w:rsidRPr="00A5746B" w:rsidRDefault="00363C63" w:rsidP="005D3F5B">
            <w:pPr>
              <w:jc w:val="center"/>
              <w:rPr>
                <w:sz w:val="20"/>
                <w:szCs w:val="20"/>
              </w:rPr>
            </w:pPr>
            <w:r w:rsidRPr="00A5746B">
              <w:rPr>
                <w:sz w:val="20"/>
                <w:szCs w:val="20"/>
              </w:rPr>
              <w:t>0,030</w:t>
            </w:r>
          </w:p>
        </w:tc>
        <w:tc>
          <w:tcPr>
            <w:tcW w:w="1182" w:type="dxa"/>
            <w:shd w:val="clear" w:color="auto" w:fill="auto"/>
            <w:vAlign w:val="center"/>
          </w:tcPr>
          <w:p w:rsidR="00363C63" w:rsidRPr="00A5746B" w:rsidRDefault="00363C63" w:rsidP="0006129B">
            <w:pPr>
              <w:jc w:val="center"/>
              <w:rPr>
                <w:sz w:val="22"/>
              </w:rPr>
            </w:pPr>
          </w:p>
        </w:tc>
        <w:tc>
          <w:tcPr>
            <w:tcW w:w="1326" w:type="dxa"/>
            <w:shd w:val="clear" w:color="auto" w:fill="auto"/>
            <w:vAlign w:val="center"/>
          </w:tcPr>
          <w:p w:rsidR="00363C63" w:rsidRPr="00A5746B" w:rsidRDefault="00363C63" w:rsidP="0006129B">
            <w:pPr>
              <w:jc w:val="center"/>
              <w:rPr>
                <w:sz w:val="22"/>
              </w:rPr>
            </w:pPr>
          </w:p>
        </w:tc>
        <w:tc>
          <w:tcPr>
            <w:tcW w:w="1559" w:type="dxa"/>
            <w:shd w:val="clear" w:color="auto" w:fill="auto"/>
            <w:vAlign w:val="center"/>
          </w:tcPr>
          <w:p w:rsidR="00363C63" w:rsidRPr="00A5746B" w:rsidRDefault="00363C63" w:rsidP="005D3F5B">
            <w:pPr>
              <w:jc w:val="center"/>
              <w:rPr>
                <w:sz w:val="20"/>
                <w:szCs w:val="20"/>
              </w:rPr>
            </w:pPr>
            <w:r w:rsidRPr="00A5746B">
              <w:rPr>
                <w:sz w:val="20"/>
                <w:szCs w:val="20"/>
              </w:rPr>
              <w:t>0,030</w:t>
            </w:r>
          </w:p>
        </w:tc>
      </w:tr>
      <w:tr w:rsidR="00363C63" w:rsidRPr="00A5746B" w:rsidTr="00965DEE">
        <w:trPr>
          <w:cantSplit/>
          <w:trHeight w:val="315"/>
        </w:trPr>
        <w:tc>
          <w:tcPr>
            <w:tcW w:w="724" w:type="dxa"/>
            <w:shd w:val="clear" w:color="auto" w:fill="auto"/>
            <w:vAlign w:val="center"/>
          </w:tcPr>
          <w:p w:rsidR="00363C63" w:rsidRPr="00A5746B" w:rsidRDefault="00363C63" w:rsidP="005D3F5B">
            <w:pPr>
              <w:pStyle w:val="ab"/>
              <w:jc w:val="center"/>
              <w:rPr>
                <w:sz w:val="22"/>
                <w:szCs w:val="22"/>
              </w:rPr>
            </w:pPr>
            <w:r w:rsidRPr="00A5746B">
              <w:rPr>
                <w:sz w:val="22"/>
                <w:szCs w:val="22"/>
              </w:rPr>
              <w:t>14</w:t>
            </w:r>
          </w:p>
        </w:tc>
        <w:tc>
          <w:tcPr>
            <w:tcW w:w="4252" w:type="dxa"/>
            <w:shd w:val="clear" w:color="auto" w:fill="auto"/>
            <w:vAlign w:val="center"/>
          </w:tcPr>
          <w:p w:rsidR="00363C63" w:rsidRPr="00A5746B" w:rsidRDefault="00363C63" w:rsidP="005D3F5B">
            <w:pPr>
              <w:jc w:val="center"/>
              <w:rPr>
                <w:sz w:val="22"/>
              </w:rPr>
            </w:pPr>
            <w:r w:rsidRPr="00A5746B">
              <w:rPr>
                <w:sz w:val="22"/>
              </w:rPr>
              <w:t>Котельная (п.Яр, ул. Горького, 23)</w:t>
            </w:r>
          </w:p>
        </w:tc>
        <w:tc>
          <w:tcPr>
            <w:tcW w:w="1037" w:type="dxa"/>
            <w:gridSpan w:val="2"/>
            <w:shd w:val="clear" w:color="auto" w:fill="auto"/>
            <w:vAlign w:val="center"/>
          </w:tcPr>
          <w:p w:rsidR="00363C63" w:rsidRPr="00A5746B" w:rsidRDefault="00363C63" w:rsidP="005D3F5B">
            <w:pPr>
              <w:jc w:val="center"/>
              <w:rPr>
                <w:sz w:val="20"/>
                <w:szCs w:val="20"/>
              </w:rPr>
            </w:pPr>
            <w:r w:rsidRPr="00A5746B">
              <w:rPr>
                <w:sz w:val="20"/>
                <w:szCs w:val="20"/>
              </w:rPr>
              <w:t>0,212</w:t>
            </w:r>
          </w:p>
        </w:tc>
        <w:tc>
          <w:tcPr>
            <w:tcW w:w="1182" w:type="dxa"/>
            <w:shd w:val="clear" w:color="auto" w:fill="auto"/>
            <w:vAlign w:val="center"/>
          </w:tcPr>
          <w:p w:rsidR="00363C63" w:rsidRPr="00A5746B" w:rsidRDefault="00363C63" w:rsidP="0006129B">
            <w:pPr>
              <w:jc w:val="center"/>
              <w:rPr>
                <w:sz w:val="22"/>
              </w:rPr>
            </w:pPr>
          </w:p>
        </w:tc>
        <w:tc>
          <w:tcPr>
            <w:tcW w:w="1326" w:type="dxa"/>
            <w:shd w:val="clear" w:color="auto" w:fill="auto"/>
            <w:vAlign w:val="center"/>
          </w:tcPr>
          <w:p w:rsidR="00363C63" w:rsidRPr="00A5746B" w:rsidRDefault="00363C63" w:rsidP="0006129B">
            <w:pPr>
              <w:jc w:val="center"/>
              <w:rPr>
                <w:sz w:val="22"/>
              </w:rPr>
            </w:pPr>
          </w:p>
        </w:tc>
        <w:tc>
          <w:tcPr>
            <w:tcW w:w="1559" w:type="dxa"/>
            <w:shd w:val="clear" w:color="auto" w:fill="auto"/>
            <w:vAlign w:val="center"/>
          </w:tcPr>
          <w:p w:rsidR="00363C63" w:rsidRPr="00A5746B" w:rsidRDefault="00363C63" w:rsidP="005D3F5B">
            <w:pPr>
              <w:jc w:val="center"/>
              <w:rPr>
                <w:sz w:val="20"/>
                <w:szCs w:val="20"/>
              </w:rPr>
            </w:pPr>
            <w:r w:rsidRPr="00A5746B">
              <w:rPr>
                <w:sz w:val="20"/>
                <w:szCs w:val="20"/>
              </w:rPr>
              <w:t>0,212</w:t>
            </w:r>
          </w:p>
        </w:tc>
      </w:tr>
      <w:tr w:rsidR="00363C63" w:rsidRPr="00A5746B" w:rsidTr="00965DEE">
        <w:trPr>
          <w:cantSplit/>
          <w:trHeight w:val="315"/>
        </w:trPr>
        <w:tc>
          <w:tcPr>
            <w:tcW w:w="724" w:type="dxa"/>
            <w:shd w:val="clear" w:color="auto" w:fill="auto"/>
            <w:vAlign w:val="center"/>
          </w:tcPr>
          <w:p w:rsidR="00363C63" w:rsidRPr="00A5746B" w:rsidRDefault="00363C63" w:rsidP="005D3F5B">
            <w:pPr>
              <w:pStyle w:val="ab"/>
              <w:jc w:val="center"/>
              <w:rPr>
                <w:sz w:val="22"/>
                <w:szCs w:val="22"/>
              </w:rPr>
            </w:pPr>
            <w:r w:rsidRPr="00A5746B">
              <w:rPr>
                <w:sz w:val="22"/>
                <w:szCs w:val="22"/>
              </w:rPr>
              <w:t>15</w:t>
            </w:r>
          </w:p>
        </w:tc>
        <w:tc>
          <w:tcPr>
            <w:tcW w:w="4252" w:type="dxa"/>
            <w:shd w:val="clear" w:color="auto" w:fill="auto"/>
            <w:vAlign w:val="center"/>
          </w:tcPr>
          <w:p w:rsidR="00363C63" w:rsidRPr="00A5746B" w:rsidRDefault="00504481" w:rsidP="005D3F5B">
            <w:pPr>
              <w:jc w:val="center"/>
              <w:rPr>
                <w:sz w:val="22"/>
              </w:rPr>
            </w:pPr>
            <w:r>
              <w:rPr>
                <w:sz w:val="22"/>
              </w:rPr>
              <w:t>Котельная</w:t>
            </w:r>
            <w:r w:rsidR="00363C63" w:rsidRPr="00A5746B">
              <w:rPr>
                <w:sz w:val="22"/>
              </w:rPr>
              <w:t xml:space="preserve"> (с.Пудем, ул. Горького, 49а, А)</w:t>
            </w:r>
          </w:p>
        </w:tc>
        <w:tc>
          <w:tcPr>
            <w:tcW w:w="1037" w:type="dxa"/>
            <w:gridSpan w:val="2"/>
            <w:shd w:val="clear" w:color="auto" w:fill="auto"/>
            <w:vAlign w:val="center"/>
          </w:tcPr>
          <w:p w:rsidR="00363C63" w:rsidRPr="00A5746B" w:rsidRDefault="00363C63" w:rsidP="005D3F5B">
            <w:pPr>
              <w:jc w:val="center"/>
              <w:rPr>
                <w:sz w:val="20"/>
                <w:szCs w:val="20"/>
              </w:rPr>
            </w:pPr>
            <w:r w:rsidRPr="00A5746B">
              <w:rPr>
                <w:sz w:val="20"/>
                <w:szCs w:val="20"/>
              </w:rPr>
              <w:t>0,163</w:t>
            </w:r>
          </w:p>
        </w:tc>
        <w:tc>
          <w:tcPr>
            <w:tcW w:w="1182" w:type="dxa"/>
            <w:shd w:val="clear" w:color="auto" w:fill="auto"/>
            <w:vAlign w:val="center"/>
          </w:tcPr>
          <w:p w:rsidR="00363C63" w:rsidRPr="00A5746B" w:rsidRDefault="00363C63" w:rsidP="0006129B">
            <w:pPr>
              <w:jc w:val="center"/>
              <w:rPr>
                <w:sz w:val="22"/>
              </w:rPr>
            </w:pPr>
          </w:p>
        </w:tc>
        <w:tc>
          <w:tcPr>
            <w:tcW w:w="1326" w:type="dxa"/>
            <w:shd w:val="clear" w:color="auto" w:fill="auto"/>
            <w:vAlign w:val="center"/>
          </w:tcPr>
          <w:p w:rsidR="00363C63" w:rsidRPr="00A5746B" w:rsidRDefault="00363C63" w:rsidP="0006129B">
            <w:pPr>
              <w:jc w:val="center"/>
              <w:rPr>
                <w:sz w:val="22"/>
              </w:rPr>
            </w:pPr>
          </w:p>
        </w:tc>
        <w:tc>
          <w:tcPr>
            <w:tcW w:w="1559" w:type="dxa"/>
            <w:shd w:val="clear" w:color="auto" w:fill="auto"/>
            <w:vAlign w:val="center"/>
          </w:tcPr>
          <w:p w:rsidR="00363C63" w:rsidRPr="00A5746B" w:rsidRDefault="00363C63" w:rsidP="005D3F5B">
            <w:pPr>
              <w:jc w:val="center"/>
              <w:rPr>
                <w:sz w:val="20"/>
                <w:szCs w:val="20"/>
              </w:rPr>
            </w:pPr>
            <w:r w:rsidRPr="00A5746B">
              <w:rPr>
                <w:sz w:val="20"/>
                <w:szCs w:val="20"/>
              </w:rPr>
              <w:t>0,163</w:t>
            </w:r>
          </w:p>
        </w:tc>
      </w:tr>
      <w:tr w:rsidR="00363C63" w:rsidRPr="00A5746B" w:rsidTr="00965DEE">
        <w:trPr>
          <w:cantSplit/>
          <w:trHeight w:val="315"/>
        </w:trPr>
        <w:tc>
          <w:tcPr>
            <w:tcW w:w="724" w:type="dxa"/>
            <w:shd w:val="clear" w:color="auto" w:fill="auto"/>
            <w:vAlign w:val="center"/>
          </w:tcPr>
          <w:p w:rsidR="00363C63" w:rsidRPr="00A5746B" w:rsidRDefault="00363C63" w:rsidP="005D3F5B">
            <w:pPr>
              <w:pStyle w:val="ab"/>
              <w:jc w:val="center"/>
              <w:rPr>
                <w:sz w:val="22"/>
                <w:szCs w:val="22"/>
              </w:rPr>
            </w:pPr>
            <w:r w:rsidRPr="00A5746B">
              <w:rPr>
                <w:sz w:val="22"/>
                <w:szCs w:val="22"/>
              </w:rPr>
              <w:t>16</w:t>
            </w:r>
          </w:p>
        </w:tc>
        <w:tc>
          <w:tcPr>
            <w:tcW w:w="4252" w:type="dxa"/>
            <w:shd w:val="clear" w:color="auto" w:fill="auto"/>
            <w:vAlign w:val="center"/>
          </w:tcPr>
          <w:p w:rsidR="00363C63" w:rsidRPr="00A5746B" w:rsidRDefault="00363C63" w:rsidP="005D3F5B">
            <w:pPr>
              <w:jc w:val="center"/>
              <w:rPr>
                <w:sz w:val="22"/>
              </w:rPr>
            </w:pPr>
            <w:r w:rsidRPr="00A5746B">
              <w:rPr>
                <w:sz w:val="22"/>
              </w:rPr>
              <w:t>Котельная (с.Никольское, ул. Централ</w:t>
            </w:r>
            <w:r w:rsidRPr="00A5746B">
              <w:rPr>
                <w:sz w:val="22"/>
              </w:rPr>
              <w:t>ь</w:t>
            </w:r>
            <w:r w:rsidRPr="00A5746B">
              <w:rPr>
                <w:sz w:val="22"/>
              </w:rPr>
              <w:t>ная, 4)</w:t>
            </w:r>
          </w:p>
        </w:tc>
        <w:tc>
          <w:tcPr>
            <w:tcW w:w="1037" w:type="dxa"/>
            <w:gridSpan w:val="2"/>
            <w:shd w:val="clear" w:color="auto" w:fill="auto"/>
            <w:vAlign w:val="center"/>
          </w:tcPr>
          <w:p w:rsidR="00363C63" w:rsidRPr="00A5746B" w:rsidRDefault="00363C63" w:rsidP="005D3F5B">
            <w:pPr>
              <w:jc w:val="center"/>
              <w:rPr>
                <w:sz w:val="20"/>
                <w:szCs w:val="20"/>
              </w:rPr>
            </w:pPr>
            <w:r w:rsidRPr="00A5746B">
              <w:rPr>
                <w:sz w:val="20"/>
                <w:szCs w:val="20"/>
              </w:rPr>
              <w:t>0,135</w:t>
            </w:r>
          </w:p>
        </w:tc>
        <w:tc>
          <w:tcPr>
            <w:tcW w:w="1182" w:type="dxa"/>
            <w:shd w:val="clear" w:color="auto" w:fill="auto"/>
            <w:vAlign w:val="center"/>
          </w:tcPr>
          <w:p w:rsidR="00363C63" w:rsidRPr="00A5746B" w:rsidRDefault="00363C63" w:rsidP="0006129B">
            <w:pPr>
              <w:jc w:val="center"/>
              <w:rPr>
                <w:sz w:val="22"/>
              </w:rPr>
            </w:pPr>
          </w:p>
        </w:tc>
        <w:tc>
          <w:tcPr>
            <w:tcW w:w="1326" w:type="dxa"/>
            <w:shd w:val="clear" w:color="auto" w:fill="auto"/>
            <w:vAlign w:val="center"/>
          </w:tcPr>
          <w:p w:rsidR="00363C63" w:rsidRPr="00A5746B" w:rsidRDefault="00363C63" w:rsidP="0006129B">
            <w:pPr>
              <w:jc w:val="center"/>
              <w:rPr>
                <w:sz w:val="22"/>
              </w:rPr>
            </w:pPr>
          </w:p>
        </w:tc>
        <w:tc>
          <w:tcPr>
            <w:tcW w:w="1559" w:type="dxa"/>
            <w:shd w:val="clear" w:color="auto" w:fill="auto"/>
            <w:vAlign w:val="center"/>
          </w:tcPr>
          <w:p w:rsidR="00363C63" w:rsidRPr="00A5746B" w:rsidRDefault="00363C63" w:rsidP="005D3F5B">
            <w:pPr>
              <w:jc w:val="center"/>
              <w:rPr>
                <w:sz w:val="20"/>
                <w:szCs w:val="20"/>
              </w:rPr>
            </w:pPr>
            <w:r w:rsidRPr="00A5746B">
              <w:rPr>
                <w:sz w:val="20"/>
                <w:szCs w:val="20"/>
              </w:rPr>
              <w:t>0,135</w:t>
            </w:r>
          </w:p>
        </w:tc>
      </w:tr>
      <w:tr w:rsidR="00363C63" w:rsidRPr="00A5746B" w:rsidTr="00965DEE">
        <w:trPr>
          <w:cantSplit/>
          <w:trHeight w:val="315"/>
        </w:trPr>
        <w:tc>
          <w:tcPr>
            <w:tcW w:w="724" w:type="dxa"/>
            <w:shd w:val="clear" w:color="auto" w:fill="auto"/>
            <w:vAlign w:val="center"/>
          </w:tcPr>
          <w:p w:rsidR="00363C63" w:rsidRPr="00A5746B" w:rsidRDefault="00363C63" w:rsidP="005D3F5B">
            <w:pPr>
              <w:pStyle w:val="ab"/>
              <w:jc w:val="center"/>
              <w:rPr>
                <w:sz w:val="22"/>
                <w:szCs w:val="22"/>
              </w:rPr>
            </w:pPr>
            <w:r w:rsidRPr="00A5746B">
              <w:rPr>
                <w:sz w:val="22"/>
                <w:szCs w:val="22"/>
              </w:rPr>
              <w:t>17</w:t>
            </w:r>
          </w:p>
        </w:tc>
        <w:tc>
          <w:tcPr>
            <w:tcW w:w="4252" w:type="dxa"/>
            <w:shd w:val="clear" w:color="auto" w:fill="auto"/>
            <w:vAlign w:val="center"/>
          </w:tcPr>
          <w:p w:rsidR="00363C63" w:rsidRPr="00A5746B" w:rsidRDefault="00363C63" w:rsidP="005D3F5B">
            <w:pPr>
              <w:jc w:val="center"/>
              <w:rPr>
                <w:sz w:val="22"/>
              </w:rPr>
            </w:pPr>
            <w:r w:rsidRPr="00A5746B">
              <w:rPr>
                <w:sz w:val="22"/>
              </w:rPr>
              <w:t>Котельная (с.Елово, ул. Школьная, 11а)</w:t>
            </w:r>
          </w:p>
        </w:tc>
        <w:tc>
          <w:tcPr>
            <w:tcW w:w="1037" w:type="dxa"/>
            <w:gridSpan w:val="2"/>
            <w:shd w:val="clear" w:color="auto" w:fill="auto"/>
            <w:vAlign w:val="center"/>
          </w:tcPr>
          <w:p w:rsidR="00363C63" w:rsidRPr="00A5746B" w:rsidRDefault="00363C63" w:rsidP="005D3F5B">
            <w:pPr>
              <w:jc w:val="center"/>
              <w:rPr>
                <w:sz w:val="20"/>
                <w:szCs w:val="20"/>
              </w:rPr>
            </w:pPr>
            <w:r w:rsidRPr="00A5746B">
              <w:rPr>
                <w:sz w:val="20"/>
                <w:szCs w:val="20"/>
              </w:rPr>
              <w:t>0,116</w:t>
            </w:r>
          </w:p>
        </w:tc>
        <w:tc>
          <w:tcPr>
            <w:tcW w:w="1182" w:type="dxa"/>
            <w:shd w:val="clear" w:color="auto" w:fill="auto"/>
            <w:vAlign w:val="center"/>
          </w:tcPr>
          <w:p w:rsidR="00363C63" w:rsidRPr="00A5746B" w:rsidRDefault="00363C63" w:rsidP="0006129B">
            <w:pPr>
              <w:jc w:val="center"/>
              <w:rPr>
                <w:sz w:val="22"/>
              </w:rPr>
            </w:pPr>
          </w:p>
        </w:tc>
        <w:tc>
          <w:tcPr>
            <w:tcW w:w="1326" w:type="dxa"/>
            <w:shd w:val="clear" w:color="auto" w:fill="auto"/>
            <w:vAlign w:val="center"/>
          </w:tcPr>
          <w:p w:rsidR="00363C63" w:rsidRPr="00A5746B" w:rsidRDefault="00363C63" w:rsidP="0006129B">
            <w:pPr>
              <w:jc w:val="center"/>
              <w:rPr>
                <w:sz w:val="22"/>
              </w:rPr>
            </w:pPr>
          </w:p>
        </w:tc>
        <w:tc>
          <w:tcPr>
            <w:tcW w:w="1559" w:type="dxa"/>
            <w:shd w:val="clear" w:color="auto" w:fill="auto"/>
            <w:vAlign w:val="center"/>
          </w:tcPr>
          <w:p w:rsidR="00363C63" w:rsidRPr="00A5746B" w:rsidRDefault="00363C63" w:rsidP="005D3F5B">
            <w:pPr>
              <w:jc w:val="center"/>
              <w:rPr>
                <w:sz w:val="20"/>
                <w:szCs w:val="20"/>
              </w:rPr>
            </w:pPr>
            <w:r w:rsidRPr="00A5746B">
              <w:rPr>
                <w:sz w:val="20"/>
                <w:szCs w:val="20"/>
              </w:rPr>
              <w:t>0,116</w:t>
            </w:r>
          </w:p>
        </w:tc>
      </w:tr>
      <w:tr w:rsidR="00363C63" w:rsidRPr="00A5746B" w:rsidTr="00965DEE">
        <w:trPr>
          <w:cantSplit/>
          <w:trHeight w:val="315"/>
        </w:trPr>
        <w:tc>
          <w:tcPr>
            <w:tcW w:w="724" w:type="dxa"/>
            <w:shd w:val="clear" w:color="auto" w:fill="auto"/>
            <w:vAlign w:val="center"/>
          </w:tcPr>
          <w:p w:rsidR="00363C63" w:rsidRPr="00A5746B" w:rsidRDefault="00363C63" w:rsidP="005D3F5B">
            <w:pPr>
              <w:pStyle w:val="ab"/>
              <w:jc w:val="center"/>
              <w:rPr>
                <w:sz w:val="22"/>
                <w:szCs w:val="22"/>
              </w:rPr>
            </w:pPr>
            <w:r w:rsidRPr="00A5746B">
              <w:rPr>
                <w:sz w:val="22"/>
                <w:szCs w:val="22"/>
              </w:rPr>
              <w:t>18</w:t>
            </w:r>
          </w:p>
        </w:tc>
        <w:tc>
          <w:tcPr>
            <w:tcW w:w="4252" w:type="dxa"/>
            <w:shd w:val="clear" w:color="auto" w:fill="auto"/>
            <w:vAlign w:val="center"/>
          </w:tcPr>
          <w:p w:rsidR="00363C63" w:rsidRPr="00A5746B" w:rsidRDefault="00363C63" w:rsidP="005D3F5B">
            <w:pPr>
              <w:jc w:val="center"/>
              <w:rPr>
                <w:sz w:val="22"/>
              </w:rPr>
            </w:pPr>
            <w:r w:rsidRPr="00A5746B">
              <w:rPr>
                <w:sz w:val="22"/>
              </w:rPr>
              <w:t>Котельная (п.Яр, ул. Пролетарская, 14)</w:t>
            </w:r>
          </w:p>
        </w:tc>
        <w:tc>
          <w:tcPr>
            <w:tcW w:w="1037" w:type="dxa"/>
            <w:gridSpan w:val="2"/>
            <w:shd w:val="clear" w:color="auto" w:fill="auto"/>
            <w:vAlign w:val="center"/>
          </w:tcPr>
          <w:p w:rsidR="00363C63" w:rsidRPr="00A5746B" w:rsidRDefault="00363C63" w:rsidP="005D3F5B">
            <w:pPr>
              <w:jc w:val="center"/>
              <w:rPr>
                <w:sz w:val="20"/>
                <w:szCs w:val="20"/>
              </w:rPr>
            </w:pPr>
            <w:r w:rsidRPr="00A5746B">
              <w:rPr>
                <w:sz w:val="20"/>
                <w:szCs w:val="20"/>
              </w:rPr>
              <w:t>0,041</w:t>
            </w:r>
          </w:p>
        </w:tc>
        <w:tc>
          <w:tcPr>
            <w:tcW w:w="1182" w:type="dxa"/>
            <w:shd w:val="clear" w:color="auto" w:fill="auto"/>
            <w:vAlign w:val="center"/>
          </w:tcPr>
          <w:p w:rsidR="00363C63" w:rsidRPr="00A5746B" w:rsidRDefault="00363C63" w:rsidP="0006129B">
            <w:pPr>
              <w:jc w:val="center"/>
              <w:rPr>
                <w:sz w:val="22"/>
              </w:rPr>
            </w:pPr>
          </w:p>
        </w:tc>
        <w:tc>
          <w:tcPr>
            <w:tcW w:w="1326" w:type="dxa"/>
            <w:shd w:val="clear" w:color="auto" w:fill="auto"/>
            <w:vAlign w:val="center"/>
          </w:tcPr>
          <w:p w:rsidR="00363C63" w:rsidRPr="00A5746B" w:rsidRDefault="00363C63" w:rsidP="0006129B">
            <w:pPr>
              <w:jc w:val="center"/>
              <w:rPr>
                <w:sz w:val="22"/>
              </w:rPr>
            </w:pPr>
          </w:p>
        </w:tc>
        <w:tc>
          <w:tcPr>
            <w:tcW w:w="1559" w:type="dxa"/>
            <w:shd w:val="clear" w:color="auto" w:fill="auto"/>
            <w:vAlign w:val="center"/>
          </w:tcPr>
          <w:p w:rsidR="00363C63" w:rsidRPr="00A5746B" w:rsidRDefault="00363C63" w:rsidP="005D3F5B">
            <w:pPr>
              <w:jc w:val="center"/>
              <w:rPr>
                <w:sz w:val="20"/>
                <w:szCs w:val="20"/>
              </w:rPr>
            </w:pPr>
            <w:r w:rsidRPr="00A5746B">
              <w:rPr>
                <w:sz w:val="20"/>
                <w:szCs w:val="20"/>
              </w:rPr>
              <w:t>0,041</w:t>
            </w:r>
          </w:p>
        </w:tc>
      </w:tr>
      <w:tr w:rsidR="00363C63" w:rsidRPr="00A5746B" w:rsidTr="00965DEE">
        <w:trPr>
          <w:cantSplit/>
          <w:trHeight w:val="315"/>
        </w:trPr>
        <w:tc>
          <w:tcPr>
            <w:tcW w:w="724" w:type="dxa"/>
            <w:shd w:val="clear" w:color="auto" w:fill="auto"/>
            <w:vAlign w:val="center"/>
          </w:tcPr>
          <w:p w:rsidR="00363C63" w:rsidRPr="00A5746B" w:rsidRDefault="00363C63" w:rsidP="005D3F5B">
            <w:pPr>
              <w:pStyle w:val="ab"/>
              <w:jc w:val="center"/>
              <w:rPr>
                <w:sz w:val="22"/>
                <w:szCs w:val="22"/>
              </w:rPr>
            </w:pPr>
            <w:r w:rsidRPr="00A5746B">
              <w:rPr>
                <w:sz w:val="22"/>
                <w:szCs w:val="22"/>
              </w:rPr>
              <w:t>19</w:t>
            </w:r>
          </w:p>
        </w:tc>
        <w:tc>
          <w:tcPr>
            <w:tcW w:w="4252" w:type="dxa"/>
            <w:shd w:val="clear" w:color="auto" w:fill="auto"/>
            <w:vAlign w:val="center"/>
          </w:tcPr>
          <w:p w:rsidR="00363C63" w:rsidRPr="00A5746B" w:rsidRDefault="00363C63" w:rsidP="005D3F5B">
            <w:pPr>
              <w:jc w:val="center"/>
              <w:rPr>
                <w:sz w:val="22"/>
              </w:rPr>
            </w:pPr>
            <w:r w:rsidRPr="00A5746B">
              <w:rPr>
                <w:sz w:val="22"/>
              </w:rPr>
              <w:t>Котельная (п. Яр, пер. Яр-пост, 1-1а)</w:t>
            </w:r>
          </w:p>
        </w:tc>
        <w:tc>
          <w:tcPr>
            <w:tcW w:w="1037" w:type="dxa"/>
            <w:gridSpan w:val="2"/>
            <w:shd w:val="clear" w:color="auto" w:fill="auto"/>
            <w:vAlign w:val="center"/>
          </w:tcPr>
          <w:p w:rsidR="00363C63" w:rsidRPr="00A5746B" w:rsidRDefault="00363C63" w:rsidP="005D3F5B">
            <w:pPr>
              <w:jc w:val="center"/>
              <w:rPr>
                <w:sz w:val="20"/>
                <w:szCs w:val="20"/>
              </w:rPr>
            </w:pPr>
            <w:r w:rsidRPr="00A5746B">
              <w:rPr>
                <w:sz w:val="20"/>
                <w:szCs w:val="20"/>
              </w:rPr>
              <w:t>0,650</w:t>
            </w:r>
          </w:p>
        </w:tc>
        <w:tc>
          <w:tcPr>
            <w:tcW w:w="1182" w:type="dxa"/>
            <w:shd w:val="clear" w:color="auto" w:fill="auto"/>
            <w:vAlign w:val="center"/>
          </w:tcPr>
          <w:p w:rsidR="00363C63" w:rsidRPr="00A5746B" w:rsidRDefault="00363C63" w:rsidP="0006129B">
            <w:pPr>
              <w:jc w:val="center"/>
              <w:rPr>
                <w:sz w:val="22"/>
              </w:rPr>
            </w:pPr>
          </w:p>
        </w:tc>
        <w:tc>
          <w:tcPr>
            <w:tcW w:w="1326" w:type="dxa"/>
            <w:shd w:val="clear" w:color="auto" w:fill="auto"/>
            <w:vAlign w:val="center"/>
          </w:tcPr>
          <w:p w:rsidR="00363C63" w:rsidRPr="00A5746B" w:rsidRDefault="00363C63" w:rsidP="0006129B">
            <w:pPr>
              <w:jc w:val="center"/>
              <w:rPr>
                <w:sz w:val="22"/>
              </w:rPr>
            </w:pPr>
          </w:p>
        </w:tc>
        <w:tc>
          <w:tcPr>
            <w:tcW w:w="1559" w:type="dxa"/>
            <w:shd w:val="clear" w:color="auto" w:fill="auto"/>
            <w:vAlign w:val="center"/>
          </w:tcPr>
          <w:p w:rsidR="00363C63" w:rsidRPr="00A5746B" w:rsidRDefault="00363C63" w:rsidP="005D3F5B">
            <w:pPr>
              <w:jc w:val="center"/>
              <w:rPr>
                <w:sz w:val="20"/>
                <w:szCs w:val="20"/>
              </w:rPr>
            </w:pPr>
            <w:r w:rsidRPr="00A5746B">
              <w:rPr>
                <w:sz w:val="20"/>
                <w:szCs w:val="20"/>
              </w:rPr>
              <w:t>0,650</w:t>
            </w:r>
          </w:p>
        </w:tc>
      </w:tr>
    </w:tbl>
    <w:p w:rsidR="009671A4" w:rsidRPr="00A5746B" w:rsidRDefault="009671A4" w:rsidP="0006129B"/>
    <w:p w:rsidR="00EC6C21" w:rsidRPr="00A5746B" w:rsidRDefault="005148DF" w:rsidP="0006129B">
      <w:pPr>
        <w:pStyle w:val="30"/>
        <w:spacing w:line="240" w:lineRule="auto"/>
        <w:rPr>
          <w:lang w:eastAsia="ar-SA"/>
        </w:rPr>
      </w:pPr>
      <w:bookmarkStart w:id="65" w:name="_Toc121588443"/>
      <w:r w:rsidRPr="00A5746B">
        <w:rPr>
          <w:lang w:eastAsia="ar-SA"/>
        </w:rPr>
        <w:t>5.3 О</w:t>
      </w:r>
      <w:r w:rsidR="005E5DE4" w:rsidRPr="00A5746B">
        <w:rPr>
          <w:lang w:eastAsia="ar-SA"/>
        </w:rPr>
        <w:t>писание случаев и условий применения отопления жилых помещений в мног</w:t>
      </w:r>
      <w:r w:rsidR="005E5DE4" w:rsidRPr="00A5746B">
        <w:rPr>
          <w:lang w:eastAsia="ar-SA"/>
        </w:rPr>
        <w:t>о</w:t>
      </w:r>
      <w:r w:rsidR="005E5DE4" w:rsidRPr="00A5746B">
        <w:rPr>
          <w:lang w:eastAsia="ar-SA"/>
        </w:rPr>
        <w:t>квартирных домах с использованием индивидуальных квартирных источников тепловой энергии</w:t>
      </w:r>
      <w:bookmarkEnd w:id="65"/>
    </w:p>
    <w:p w:rsidR="00F95BCD" w:rsidRPr="00A5746B" w:rsidRDefault="00F95BCD" w:rsidP="0006129B">
      <w:pPr>
        <w:widowControl w:val="0"/>
        <w:adjustRightInd w:val="0"/>
        <w:ind w:firstLine="720"/>
        <w:textAlignment w:val="baseline"/>
        <w:rPr>
          <w:szCs w:val="28"/>
        </w:rPr>
      </w:pPr>
      <w:r w:rsidRPr="00A5746B">
        <w:rPr>
          <w:szCs w:val="28"/>
        </w:rPr>
        <w:t>Поквартирное отопление значительно уд</w:t>
      </w:r>
      <w:r w:rsidR="00C5510D" w:rsidRPr="00A5746B">
        <w:rPr>
          <w:szCs w:val="28"/>
        </w:rPr>
        <w:t>ешевляет жилищное строительство,</w:t>
      </w:r>
      <w:r w:rsidRPr="00A5746B">
        <w:rPr>
          <w:szCs w:val="28"/>
        </w:rPr>
        <w:t xml:space="preserve"> отпадает необходимость в дорогостоящих теплосетях, тепловых пунктах, приборах учета тепловой эне</w:t>
      </w:r>
      <w:r w:rsidRPr="00A5746B">
        <w:rPr>
          <w:szCs w:val="28"/>
        </w:rPr>
        <w:t>р</w:t>
      </w:r>
      <w:r w:rsidRPr="00A5746B">
        <w:rPr>
          <w:szCs w:val="28"/>
        </w:rPr>
        <w:t>гии</w:t>
      </w:r>
      <w:r w:rsidR="00C5510D" w:rsidRPr="00A5746B">
        <w:rPr>
          <w:szCs w:val="28"/>
        </w:rPr>
        <w:t>,</w:t>
      </w:r>
      <w:r w:rsidRPr="00A5746B">
        <w:rPr>
          <w:szCs w:val="28"/>
        </w:rPr>
        <w:t xml:space="preserve"> становится возможным вести жилищное строительство в районах, не обеспеченных разв</w:t>
      </w:r>
      <w:r w:rsidRPr="00A5746B">
        <w:rPr>
          <w:szCs w:val="28"/>
        </w:rPr>
        <w:t>и</w:t>
      </w:r>
      <w:r w:rsidRPr="00A5746B">
        <w:rPr>
          <w:szCs w:val="28"/>
        </w:rPr>
        <w:t xml:space="preserve">той инфраструктурой тепловых сетей, при </w:t>
      </w:r>
      <w:r w:rsidR="00C5510D" w:rsidRPr="00A5746B">
        <w:rPr>
          <w:szCs w:val="28"/>
        </w:rPr>
        <w:t>условии надежного газоснабжения,</w:t>
      </w:r>
      <w:r w:rsidRPr="00A5746B">
        <w:rPr>
          <w:szCs w:val="28"/>
        </w:rPr>
        <w:t xml:space="preserve"> снимается пр</w:t>
      </w:r>
      <w:r w:rsidRPr="00A5746B">
        <w:rPr>
          <w:szCs w:val="28"/>
        </w:rPr>
        <w:t>о</w:t>
      </w:r>
      <w:r w:rsidRPr="00A5746B">
        <w:rPr>
          <w:szCs w:val="28"/>
        </w:rPr>
        <w:t>блема окуп</w:t>
      </w:r>
      <w:r w:rsidR="0081681A" w:rsidRPr="00A5746B">
        <w:rPr>
          <w:szCs w:val="28"/>
        </w:rPr>
        <w:t>аемости системы отопления</w:t>
      </w:r>
      <w:r w:rsidRPr="00A5746B">
        <w:rPr>
          <w:szCs w:val="28"/>
        </w:rPr>
        <w:t xml:space="preserve">. </w:t>
      </w:r>
    </w:p>
    <w:p w:rsidR="00F95BCD" w:rsidRPr="00A5746B" w:rsidRDefault="00F95BCD" w:rsidP="0006129B">
      <w:pPr>
        <w:widowControl w:val="0"/>
        <w:adjustRightInd w:val="0"/>
        <w:ind w:firstLine="720"/>
        <w:textAlignment w:val="baseline"/>
        <w:rPr>
          <w:szCs w:val="28"/>
        </w:rPr>
      </w:pPr>
      <w:r w:rsidRPr="00A5746B">
        <w:rPr>
          <w:szCs w:val="28"/>
        </w:rPr>
        <w:t>Потребитель получает возможность достичь максимального теплового комфорта, и сам определяет уровень собственного обе</w:t>
      </w:r>
      <w:r w:rsidR="00C23CC2" w:rsidRPr="00A5746B">
        <w:rPr>
          <w:szCs w:val="28"/>
        </w:rPr>
        <w:t>спечения теплом и горячей водой,</w:t>
      </w:r>
      <w:r w:rsidRPr="00A5746B">
        <w:rPr>
          <w:szCs w:val="28"/>
        </w:rPr>
        <w:t xml:space="preserve"> снимается проблема перебоев в тепле и горячей воде по техническим, организационным и сезонным причинам. </w:t>
      </w:r>
    </w:p>
    <w:p w:rsidR="00F95BCD" w:rsidRPr="00A5746B" w:rsidRDefault="00F95BCD" w:rsidP="0006129B">
      <w:pPr>
        <w:widowControl w:val="0"/>
        <w:adjustRightInd w:val="0"/>
        <w:ind w:firstLine="720"/>
        <w:textAlignment w:val="baseline"/>
        <w:rPr>
          <w:szCs w:val="28"/>
        </w:rPr>
      </w:pPr>
      <w:r w:rsidRPr="00A5746B">
        <w:rPr>
          <w:szCs w:val="28"/>
        </w:rPr>
        <w:t>В то же время автономные системы теплоснабжения имеют ря</w:t>
      </w:r>
      <w:r w:rsidR="00FA5B6B" w:rsidRPr="00A5746B">
        <w:rPr>
          <w:szCs w:val="28"/>
        </w:rPr>
        <w:t>д</w:t>
      </w:r>
      <w:r w:rsidR="00787B99" w:rsidRPr="00A5746B">
        <w:rPr>
          <w:szCs w:val="28"/>
        </w:rPr>
        <w:t xml:space="preserve"> </w:t>
      </w:r>
      <w:r w:rsidRPr="00A5746B">
        <w:rPr>
          <w:szCs w:val="28"/>
        </w:rPr>
        <w:t>трудно устранимых н</w:t>
      </w:r>
      <w:r w:rsidRPr="00A5746B">
        <w:rPr>
          <w:szCs w:val="28"/>
        </w:rPr>
        <w:t>е</w:t>
      </w:r>
      <w:r w:rsidRPr="00A5746B">
        <w:rPr>
          <w:szCs w:val="28"/>
        </w:rPr>
        <w:t xml:space="preserve">достатков, к которым можно отнести: </w:t>
      </w:r>
    </w:p>
    <w:p w:rsidR="00F95BCD" w:rsidRPr="00A5746B" w:rsidRDefault="00145BBA" w:rsidP="0006129B">
      <w:pPr>
        <w:widowControl w:val="0"/>
        <w:adjustRightInd w:val="0"/>
        <w:ind w:firstLine="720"/>
        <w:textAlignment w:val="baseline"/>
        <w:rPr>
          <w:szCs w:val="28"/>
        </w:rPr>
      </w:pPr>
      <w:r w:rsidRPr="00A5746B">
        <w:rPr>
          <w:szCs w:val="28"/>
        </w:rPr>
        <w:t xml:space="preserve">1) </w:t>
      </w:r>
      <w:r w:rsidR="00F95BCD" w:rsidRPr="00A5746B">
        <w:rPr>
          <w:szCs w:val="28"/>
        </w:rPr>
        <w:t xml:space="preserve">серьезное снижение надежности теплоснабжения; </w:t>
      </w:r>
    </w:p>
    <w:p w:rsidR="00F95BCD" w:rsidRPr="00A5746B" w:rsidRDefault="00145BBA" w:rsidP="0006129B">
      <w:pPr>
        <w:widowControl w:val="0"/>
        <w:adjustRightInd w:val="0"/>
        <w:ind w:firstLine="720"/>
        <w:textAlignment w:val="baseline"/>
        <w:rPr>
          <w:szCs w:val="28"/>
        </w:rPr>
      </w:pPr>
      <w:r w:rsidRPr="00A5746B">
        <w:rPr>
          <w:szCs w:val="28"/>
        </w:rPr>
        <w:t xml:space="preserve">2) </w:t>
      </w:r>
      <w:r w:rsidR="00F95BCD" w:rsidRPr="00A5746B">
        <w:rPr>
          <w:szCs w:val="28"/>
        </w:rPr>
        <w:t xml:space="preserve">эксплуатация источников теплоснабжения персоналом не высокой квалификации, а иногда и жильцами (поквартирное отопление); </w:t>
      </w:r>
    </w:p>
    <w:p w:rsidR="00F95BCD" w:rsidRPr="00A5746B" w:rsidRDefault="00145BBA" w:rsidP="0006129B">
      <w:pPr>
        <w:widowControl w:val="0"/>
        <w:adjustRightInd w:val="0"/>
        <w:ind w:firstLine="720"/>
        <w:textAlignment w:val="baseline"/>
        <w:rPr>
          <w:szCs w:val="28"/>
        </w:rPr>
      </w:pPr>
      <w:r w:rsidRPr="00A5746B">
        <w:rPr>
          <w:szCs w:val="28"/>
        </w:rPr>
        <w:t xml:space="preserve">3) </w:t>
      </w:r>
      <w:r w:rsidR="00F95BCD" w:rsidRPr="00A5746B">
        <w:rPr>
          <w:szCs w:val="28"/>
        </w:rPr>
        <w:t xml:space="preserve">не высокое качество теплоснабжения (в силу второго недостатка); </w:t>
      </w:r>
    </w:p>
    <w:p w:rsidR="00F95BCD" w:rsidRPr="00A5746B" w:rsidRDefault="00145BBA" w:rsidP="0006129B">
      <w:pPr>
        <w:widowControl w:val="0"/>
        <w:adjustRightInd w:val="0"/>
        <w:ind w:firstLine="720"/>
        <w:textAlignment w:val="baseline"/>
        <w:rPr>
          <w:szCs w:val="28"/>
        </w:rPr>
      </w:pPr>
      <w:r w:rsidRPr="00A5746B">
        <w:rPr>
          <w:szCs w:val="28"/>
        </w:rPr>
        <w:t xml:space="preserve">4) </w:t>
      </w:r>
      <w:r w:rsidR="00F95BCD" w:rsidRPr="00A5746B">
        <w:rPr>
          <w:szCs w:val="28"/>
        </w:rPr>
        <w:t xml:space="preserve">повышенные уровни шума от основного и вспомогательного оборудования; </w:t>
      </w:r>
    </w:p>
    <w:p w:rsidR="00F95BCD" w:rsidRPr="00A5746B" w:rsidRDefault="00145BBA" w:rsidP="0006129B">
      <w:pPr>
        <w:widowControl w:val="0"/>
        <w:adjustRightInd w:val="0"/>
        <w:ind w:firstLine="720"/>
        <w:textAlignment w:val="baseline"/>
        <w:rPr>
          <w:szCs w:val="28"/>
        </w:rPr>
      </w:pPr>
      <w:r w:rsidRPr="00A5746B">
        <w:rPr>
          <w:szCs w:val="28"/>
        </w:rPr>
        <w:t xml:space="preserve">5) </w:t>
      </w:r>
      <w:r w:rsidR="00F95BCD" w:rsidRPr="00A5746B">
        <w:rPr>
          <w:szCs w:val="28"/>
        </w:rPr>
        <w:t>зависимос</w:t>
      </w:r>
      <w:r w:rsidR="00C5510D" w:rsidRPr="00A5746B">
        <w:rPr>
          <w:szCs w:val="28"/>
        </w:rPr>
        <w:t>ть от снабжения энергоресурсами,</w:t>
      </w:r>
      <w:r w:rsidR="00F95BCD" w:rsidRPr="00A5746B">
        <w:rPr>
          <w:szCs w:val="28"/>
        </w:rPr>
        <w:t xml:space="preserve"> природным газом, электрической энерг</w:t>
      </w:r>
      <w:r w:rsidR="00F95BCD" w:rsidRPr="00A5746B">
        <w:rPr>
          <w:szCs w:val="28"/>
        </w:rPr>
        <w:t>и</w:t>
      </w:r>
      <w:r w:rsidR="00F95BCD" w:rsidRPr="00A5746B">
        <w:rPr>
          <w:szCs w:val="28"/>
        </w:rPr>
        <w:t xml:space="preserve">ей и водой; </w:t>
      </w:r>
    </w:p>
    <w:p w:rsidR="00F95BCD" w:rsidRPr="00A5746B" w:rsidRDefault="00145BBA" w:rsidP="0006129B">
      <w:pPr>
        <w:widowControl w:val="0"/>
        <w:adjustRightInd w:val="0"/>
        <w:ind w:firstLine="720"/>
        <w:textAlignment w:val="baseline"/>
        <w:rPr>
          <w:szCs w:val="28"/>
        </w:rPr>
      </w:pPr>
      <w:r w:rsidRPr="00A5746B">
        <w:rPr>
          <w:szCs w:val="28"/>
        </w:rPr>
        <w:t xml:space="preserve">6) </w:t>
      </w:r>
      <w:r w:rsidR="00F95BCD" w:rsidRPr="00A5746B">
        <w:rPr>
          <w:szCs w:val="28"/>
        </w:rPr>
        <w:t xml:space="preserve">отсутствие всякого рода резервирования энергетических ресурсов, любое отключение от систем водо-, электро- и газоснабжения приводит к аварийным ситуациям. </w:t>
      </w:r>
    </w:p>
    <w:p w:rsidR="00F95BCD" w:rsidRPr="00A5746B" w:rsidRDefault="00F95BCD" w:rsidP="0006129B">
      <w:pPr>
        <w:widowControl w:val="0"/>
        <w:adjustRightInd w:val="0"/>
        <w:ind w:firstLine="720"/>
        <w:textAlignment w:val="baseline"/>
        <w:rPr>
          <w:szCs w:val="28"/>
        </w:rPr>
      </w:pPr>
      <w:r w:rsidRPr="00A5746B">
        <w:rPr>
          <w:szCs w:val="28"/>
        </w:rPr>
        <w:t>Серь</w:t>
      </w:r>
      <w:r w:rsidR="00B518E3" w:rsidRPr="00A5746B">
        <w:rPr>
          <w:szCs w:val="28"/>
        </w:rPr>
        <w:t>е</w:t>
      </w:r>
      <w:r w:rsidRPr="00A5746B">
        <w:rPr>
          <w:szCs w:val="28"/>
        </w:rPr>
        <w:t>зная проблема для поквартирного отопления - это вентиляция и дымоудаление. При установке в существующих многоквартирных домах котлов с закрытой камерой сгорания, возможно задувание продуктов сгорания в соседние квартиры. Существующие системы вент</w:t>
      </w:r>
      <w:r w:rsidRPr="00A5746B">
        <w:rPr>
          <w:szCs w:val="28"/>
        </w:rPr>
        <w:t>и</w:t>
      </w:r>
      <w:r w:rsidRPr="00A5746B">
        <w:rPr>
          <w:szCs w:val="28"/>
        </w:rPr>
        <w:t xml:space="preserve">ляции не соответствуют нормативам по установке индивидуальных котлов. </w:t>
      </w:r>
    </w:p>
    <w:p w:rsidR="006514DD" w:rsidRPr="00A5746B" w:rsidRDefault="006514DD" w:rsidP="0006129B">
      <w:pPr>
        <w:pStyle w:val="Affb"/>
        <w:rPr>
          <w:rStyle w:val="86"/>
          <w:rFonts w:ascii="Times New Roman" w:eastAsia="Calibri" w:hAnsi="Times New Roman" w:cs="Times New Roman"/>
          <w:color w:val="auto"/>
          <w:sz w:val="24"/>
          <w:szCs w:val="28"/>
          <w:lang w:eastAsia="en-US" w:bidi="ar-SA"/>
        </w:rPr>
      </w:pPr>
      <w:r w:rsidRPr="00A5746B">
        <w:rPr>
          <w:rStyle w:val="86"/>
          <w:rFonts w:ascii="Times New Roman" w:eastAsia="Calibri" w:hAnsi="Times New Roman" w:cs="Times New Roman"/>
          <w:color w:val="auto"/>
          <w:sz w:val="24"/>
          <w:szCs w:val="28"/>
          <w:lang w:eastAsia="en-US" w:bidi="ar-SA"/>
        </w:rPr>
        <w:t>Поквартирное отопление является разновидностью индивидуального теплоснабжения и характеризуется тем, что генерация тепла происходит непосредственно у потребителя в кварт</w:t>
      </w:r>
      <w:r w:rsidRPr="00A5746B">
        <w:rPr>
          <w:rStyle w:val="86"/>
          <w:rFonts w:ascii="Times New Roman" w:eastAsia="Calibri" w:hAnsi="Times New Roman" w:cs="Times New Roman"/>
          <w:color w:val="auto"/>
          <w:sz w:val="24"/>
          <w:szCs w:val="28"/>
          <w:lang w:eastAsia="en-US" w:bidi="ar-SA"/>
        </w:rPr>
        <w:t>и</w:t>
      </w:r>
      <w:r w:rsidRPr="00A5746B">
        <w:rPr>
          <w:rStyle w:val="86"/>
          <w:rFonts w:ascii="Times New Roman" w:eastAsia="Calibri" w:hAnsi="Times New Roman" w:cs="Times New Roman"/>
          <w:color w:val="auto"/>
          <w:sz w:val="24"/>
          <w:szCs w:val="28"/>
          <w:lang w:eastAsia="en-US" w:bidi="ar-SA"/>
        </w:rPr>
        <w:t>ре. Условия организации поквартирного отопления во многом схожи с условиями создания и</w:t>
      </w:r>
      <w:r w:rsidRPr="00A5746B">
        <w:rPr>
          <w:rStyle w:val="86"/>
          <w:rFonts w:ascii="Times New Roman" w:eastAsia="Calibri" w:hAnsi="Times New Roman" w:cs="Times New Roman"/>
          <w:color w:val="auto"/>
          <w:sz w:val="24"/>
          <w:szCs w:val="28"/>
          <w:lang w:eastAsia="en-US" w:bidi="ar-SA"/>
        </w:rPr>
        <w:t>н</w:t>
      </w:r>
      <w:r w:rsidRPr="00A5746B">
        <w:rPr>
          <w:rStyle w:val="86"/>
          <w:rFonts w:ascii="Times New Roman" w:eastAsia="Calibri" w:hAnsi="Times New Roman" w:cs="Times New Roman"/>
          <w:color w:val="auto"/>
          <w:sz w:val="24"/>
          <w:szCs w:val="28"/>
          <w:lang w:eastAsia="en-US" w:bidi="ar-SA"/>
        </w:rPr>
        <w:t>дивидуального теплоснабжения.</w:t>
      </w:r>
    </w:p>
    <w:p w:rsidR="004242A4" w:rsidRPr="00A5746B" w:rsidRDefault="004242A4" w:rsidP="004242A4">
      <w:pPr>
        <w:widowControl w:val="0"/>
        <w:adjustRightInd w:val="0"/>
        <w:ind w:firstLine="720"/>
        <w:textAlignment w:val="baseline"/>
        <w:rPr>
          <w:szCs w:val="28"/>
        </w:rPr>
      </w:pPr>
      <w:r w:rsidRPr="00A5746B">
        <w:rPr>
          <w:szCs w:val="28"/>
        </w:rPr>
        <w:t xml:space="preserve">О фактах применения индивидуального теплоснабжения квартир в многоквартирных домах, на территории округа, нет сведений. </w:t>
      </w:r>
    </w:p>
    <w:p w:rsidR="00EC6C21" w:rsidRPr="00A5746B" w:rsidRDefault="00145BBA" w:rsidP="0006129B">
      <w:pPr>
        <w:pStyle w:val="30"/>
        <w:spacing w:line="240" w:lineRule="auto"/>
        <w:rPr>
          <w:lang w:eastAsia="ar-SA"/>
        </w:rPr>
      </w:pPr>
      <w:bookmarkStart w:id="66" w:name="_Toc121588444"/>
      <w:r w:rsidRPr="00A5746B">
        <w:rPr>
          <w:lang w:eastAsia="ar-SA"/>
        </w:rPr>
        <w:lastRenderedPageBreak/>
        <w:t>5.4 О</w:t>
      </w:r>
      <w:r w:rsidR="005E5DE4" w:rsidRPr="00A5746B">
        <w:rPr>
          <w:lang w:eastAsia="ar-SA"/>
        </w:rPr>
        <w:t>писание величины потребления тепловой энергии в расчетных элементах те</w:t>
      </w:r>
      <w:r w:rsidR="005E5DE4" w:rsidRPr="00A5746B">
        <w:rPr>
          <w:lang w:eastAsia="ar-SA"/>
        </w:rPr>
        <w:t>р</w:t>
      </w:r>
      <w:r w:rsidR="005E5DE4" w:rsidRPr="00A5746B">
        <w:rPr>
          <w:lang w:eastAsia="ar-SA"/>
        </w:rPr>
        <w:t>риториального деления за отопительный период и за год в целом</w:t>
      </w:r>
      <w:bookmarkEnd w:id="66"/>
    </w:p>
    <w:p w:rsidR="004C4B82" w:rsidRPr="00A5746B" w:rsidRDefault="004C4B82" w:rsidP="0006129B">
      <w:pPr>
        <w:pStyle w:val="Affb"/>
      </w:pPr>
      <w:r w:rsidRPr="00A5746B">
        <w:t>Сведения о величине потребления тепловой энергии в расчетных элементах территор</w:t>
      </w:r>
      <w:r w:rsidRPr="00A5746B">
        <w:t>и</w:t>
      </w:r>
      <w:r w:rsidRPr="00A5746B">
        <w:t xml:space="preserve">ального деления за отопительный </w:t>
      </w:r>
      <w:r w:rsidR="009C38E7" w:rsidRPr="00A5746B">
        <w:t xml:space="preserve">период </w:t>
      </w:r>
      <w:r w:rsidRPr="00A5746B">
        <w:t xml:space="preserve">и за </w:t>
      </w:r>
      <w:r w:rsidR="009C38E7" w:rsidRPr="00A5746B">
        <w:t xml:space="preserve">год </w:t>
      </w:r>
      <w:r w:rsidRPr="00A5746B">
        <w:t xml:space="preserve">в целом приведены в таблице </w:t>
      </w:r>
      <w:r w:rsidR="00A5746B">
        <w:t>20</w:t>
      </w:r>
      <w:r w:rsidRPr="00A5746B">
        <w:t>.</w:t>
      </w:r>
    </w:p>
    <w:p w:rsidR="00EF4F5F" w:rsidRPr="00A5746B" w:rsidRDefault="00EF4F5F" w:rsidP="0006129B">
      <w:pPr>
        <w:pStyle w:val="Affb"/>
      </w:pPr>
    </w:p>
    <w:p w:rsidR="004C4B82" w:rsidRPr="00A5746B" w:rsidRDefault="004C4B82" w:rsidP="0006129B">
      <w:pPr>
        <w:pStyle w:val="aff9"/>
        <w:spacing w:line="240" w:lineRule="auto"/>
      </w:pPr>
      <w:r w:rsidRPr="00A5746B">
        <w:t xml:space="preserve">Таблица </w:t>
      </w:r>
      <w:r w:rsidR="008A3CE6" w:rsidRPr="00A5746B">
        <w:fldChar w:fldCharType="begin"/>
      </w:r>
      <w:r w:rsidRPr="00A5746B">
        <w:instrText xml:space="preserve"> SEQ Таблица \* ARABIC </w:instrText>
      </w:r>
      <w:r w:rsidR="008A3CE6" w:rsidRPr="00A5746B">
        <w:fldChar w:fldCharType="separate"/>
      </w:r>
      <w:r w:rsidR="00A5746B" w:rsidRPr="00A5746B">
        <w:rPr>
          <w:noProof/>
        </w:rPr>
        <w:t>20</w:t>
      </w:r>
      <w:r w:rsidR="008A3CE6" w:rsidRPr="00A5746B">
        <w:fldChar w:fldCharType="end"/>
      </w:r>
      <w:r w:rsidRPr="00A5746B">
        <w:t xml:space="preserve"> - Потребление тепловой энергии по источникам теплоснабжения </w:t>
      </w:r>
    </w:p>
    <w:tbl>
      <w:tblPr>
        <w:tblW w:w="49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9"/>
        <w:gridCol w:w="3775"/>
        <w:gridCol w:w="1117"/>
        <w:gridCol w:w="1005"/>
        <w:gridCol w:w="1057"/>
        <w:gridCol w:w="1073"/>
        <w:gridCol w:w="1210"/>
      </w:tblGrid>
      <w:tr w:rsidR="00873E8F" w:rsidRPr="00A5746B" w:rsidTr="00051F3D">
        <w:trPr>
          <w:cantSplit/>
          <w:trHeight w:val="20"/>
          <w:tblHeader/>
        </w:trPr>
        <w:tc>
          <w:tcPr>
            <w:tcW w:w="403" w:type="pct"/>
            <w:shd w:val="clear" w:color="auto" w:fill="auto"/>
            <w:noWrap/>
            <w:vAlign w:val="center"/>
            <w:hideMark/>
          </w:tcPr>
          <w:p w:rsidR="00E32AC6" w:rsidRPr="00A5746B" w:rsidRDefault="00E32AC6" w:rsidP="00051F3D">
            <w:pPr>
              <w:jc w:val="center"/>
              <w:rPr>
                <w:sz w:val="22"/>
              </w:rPr>
            </w:pPr>
            <w:r w:rsidRPr="00A5746B">
              <w:rPr>
                <w:sz w:val="22"/>
              </w:rPr>
              <w:t>№ п/п</w:t>
            </w:r>
          </w:p>
        </w:tc>
        <w:tc>
          <w:tcPr>
            <w:tcW w:w="1879" w:type="pct"/>
            <w:shd w:val="clear" w:color="auto" w:fill="auto"/>
            <w:vAlign w:val="center"/>
            <w:hideMark/>
          </w:tcPr>
          <w:p w:rsidR="00E32AC6" w:rsidRPr="00A5746B" w:rsidRDefault="00E32AC6" w:rsidP="00051F3D">
            <w:pPr>
              <w:jc w:val="center"/>
              <w:rPr>
                <w:sz w:val="22"/>
              </w:rPr>
            </w:pPr>
            <w:r w:rsidRPr="00A5746B">
              <w:rPr>
                <w:sz w:val="22"/>
              </w:rPr>
              <w:t>Наименование</w:t>
            </w:r>
            <w:r w:rsidR="002F5504" w:rsidRPr="00A5746B">
              <w:rPr>
                <w:sz w:val="22"/>
              </w:rPr>
              <w:t xml:space="preserve"> </w:t>
            </w:r>
            <w:r w:rsidRPr="00A5746B">
              <w:rPr>
                <w:sz w:val="22"/>
              </w:rPr>
              <w:t>потребителей</w:t>
            </w:r>
          </w:p>
        </w:tc>
        <w:tc>
          <w:tcPr>
            <w:tcW w:w="556" w:type="pct"/>
            <w:vAlign w:val="center"/>
          </w:tcPr>
          <w:p w:rsidR="00E32AC6" w:rsidRPr="00A5746B" w:rsidRDefault="00E32AC6" w:rsidP="00051F3D">
            <w:pPr>
              <w:jc w:val="center"/>
              <w:rPr>
                <w:rFonts w:eastAsia="Times New Roman"/>
                <w:sz w:val="22"/>
                <w:lang w:eastAsia="ru-RU"/>
              </w:rPr>
            </w:pPr>
            <w:r w:rsidRPr="00A5746B">
              <w:rPr>
                <w:rFonts w:eastAsia="Times New Roman"/>
                <w:sz w:val="22"/>
                <w:lang w:eastAsia="ru-RU"/>
              </w:rPr>
              <w:t>Выр</w:t>
            </w:r>
            <w:r w:rsidRPr="00A5746B">
              <w:rPr>
                <w:rFonts w:eastAsia="Times New Roman"/>
                <w:sz w:val="22"/>
                <w:lang w:eastAsia="ru-RU"/>
              </w:rPr>
              <w:t>а</w:t>
            </w:r>
            <w:r w:rsidRPr="00A5746B">
              <w:rPr>
                <w:rFonts w:eastAsia="Times New Roman"/>
                <w:sz w:val="22"/>
                <w:lang w:eastAsia="ru-RU"/>
              </w:rPr>
              <w:t>ботка тепловой энергии</w:t>
            </w:r>
            <w:r w:rsidRPr="00A5746B">
              <w:rPr>
                <w:bCs/>
                <w:sz w:val="22"/>
              </w:rPr>
              <w:t>,</w:t>
            </w:r>
            <w:r w:rsidRPr="00A5746B">
              <w:rPr>
                <w:sz w:val="22"/>
              </w:rPr>
              <w:t xml:space="preserve"> </w:t>
            </w:r>
            <w:r w:rsidRPr="00A5746B">
              <w:rPr>
                <w:bCs/>
                <w:sz w:val="22"/>
              </w:rPr>
              <w:t>Гк</w:t>
            </w:r>
            <w:r w:rsidRPr="00A5746B">
              <w:rPr>
                <w:bCs/>
                <w:spacing w:val="-1"/>
                <w:sz w:val="22"/>
              </w:rPr>
              <w:t>а</w:t>
            </w:r>
            <w:r w:rsidRPr="00A5746B">
              <w:rPr>
                <w:bCs/>
                <w:sz w:val="22"/>
              </w:rPr>
              <w:t>л</w:t>
            </w:r>
          </w:p>
        </w:tc>
        <w:tc>
          <w:tcPr>
            <w:tcW w:w="500" w:type="pct"/>
            <w:vAlign w:val="center"/>
          </w:tcPr>
          <w:p w:rsidR="00E32AC6" w:rsidRPr="00A5746B" w:rsidRDefault="00E32AC6" w:rsidP="00051F3D">
            <w:pPr>
              <w:jc w:val="center"/>
              <w:rPr>
                <w:rFonts w:eastAsia="Times New Roman"/>
                <w:sz w:val="22"/>
                <w:lang w:eastAsia="ru-RU"/>
              </w:rPr>
            </w:pPr>
            <w:r w:rsidRPr="00A5746B">
              <w:rPr>
                <w:rFonts w:eastAsia="Times New Roman"/>
                <w:sz w:val="22"/>
                <w:lang w:eastAsia="ru-RU"/>
              </w:rPr>
              <w:t>Со</w:t>
            </w:r>
            <w:r w:rsidRPr="00A5746B">
              <w:rPr>
                <w:rFonts w:eastAsia="Times New Roman"/>
                <w:sz w:val="22"/>
                <w:lang w:eastAsia="ru-RU"/>
              </w:rPr>
              <w:t>б</w:t>
            </w:r>
            <w:r w:rsidRPr="00A5746B">
              <w:rPr>
                <w:rFonts w:eastAsia="Times New Roman"/>
                <w:sz w:val="22"/>
                <w:lang w:eastAsia="ru-RU"/>
              </w:rPr>
              <w:t>стве</w:t>
            </w:r>
            <w:r w:rsidRPr="00A5746B">
              <w:rPr>
                <w:rFonts w:eastAsia="Times New Roman"/>
                <w:sz w:val="22"/>
                <w:lang w:eastAsia="ru-RU"/>
              </w:rPr>
              <w:t>н</w:t>
            </w:r>
            <w:r w:rsidR="009D037A" w:rsidRPr="00A5746B">
              <w:rPr>
                <w:rFonts w:eastAsia="Times New Roman"/>
                <w:sz w:val="22"/>
                <w:lang w:eastAsia="ru-RU"/>
              </w:rPr>
              <w:t>ное п</w:t>
            </w:r>
            <w:r w:rsidR="009D037A" w:rsidRPr="00A5746B">
              <w:rPr>
                <w:rFonts w:eastAsia="Times New Roman"/>
                <w:sz w:val="22"/>
                <w:lang w:eastAsia="ru-RU"/>
              </w:rPr>
              <w:t>о</w:t>
            </w:r>
            <w:r w:rsidR="009D037A" w:rsidRPr="00A5746B">
              <w:rPr>
                <w:rFonts w:eastAsia="Times New Roman"/>
                <w:sz w:val="22"/>
                <w:lang w:eastAsia="ru-RU"/>
              </w:rPr>
              <w:t>требл</w:t>
            </w:r>
            <w:r w:rsidR="009D037A" w:rsidRPr="00A5746B">
              <w:rPr>
                <w:rFonts w:eastAsia="Times New Roman"/>
                <w:sz w:val="22"/>
                <w:lang w:eastAsia="ru-RU"/>
              </w:rPr>
              <w:t>е</w:t>
            </w:r>
            <w:r w:rsidR="009D037A" w:rsidRPr="00A5746B">
              <w:rPr>
                <w:rFonts w:eastAsia="Times New Roman"/>
                <w:sz w:val="22"/>
                <w:lang w:eastAsia="ru-RU"/>
              </w:rPr>
              <w:t>ние</w:t>
            </w:r>
            <w:r w:rsidRPr="00A5746B">
              <w:rPr>
                <w:bCs/>
                <w:sz w:val="22"/>
              </w:rPr>
              <w:t>,</w:t>
            </w:r>
            <w:r w:rsidRPr="00A5746B">
              <w:rPr>
                <w:sz w:val="22"/>
              </w:rPr>
              <w:t xml:space="preserve"> </w:t>
            </w:r>
            <w:r w:rsidRPr="00A5746B">
              <w:rPr>
                <w:bCs/>
                <w:sz w:val="22"/>
              </w:rPr>
              <w:t>Гк</w:t>
            </w:r>
            <w:r w:rsidRPr="00A5746B">
              <w:rPr>
                <w:bCs/>
                <w:spacing w:val="-1"/>
                <w:sz w:val="22"/>
              </w:rPr>
              <w:t>а</w:t>
            </w:r>
            <w:r w:rsidRPr="00A5746B">
              <w:rPr>
                <w:bCs/>
                <w:sz w:val="22"/>
              </w:rPr>
              <w:t>л</w:t>
            </w:r>
          </w:p>
        </w:tc>
        <w:tc>
          <w:tcPr>
            <w:tcW w:w="526" w:type="pct"/>
            <w:vAlign w:val="center"/>
          </w:tcPr>
          <w:p w:rsidR="00E32AC6" w:rsidRPr="00A5746B" w:rsidRDefault="00E32AC6" w:rsidP="00051F3D">
            <w:pPr>
              <w:jc w:val="center"/>
              <w:rPr>
                <w:bCs/>
                <w:sz w:val="22"/>
              </w:rPr>
            </w:pPr>
            <w:r w:rsidRPr="00A5746B">
              <w:rPr>
                <w:rFonts w:eastAsia="Times New Roman"/>
                <w:sz w:val="22"/>
                <w:lang w:eastAsia="ru-RU"/>
              </w:rPr>
              <w:t>Потери в тепл</w:t>
            </w:r>
            <w:r w:rsidRPr="00A5746B">
              <w:rPr>
                <w:rFonts w:eastAsia="Times New Roman"/>
                <w:sz w:val="22"/>
                <w:lang w:eastAsia="ru-RU"/>
              </w:rPr>
              <w:t>о</w:t>
            </w:r>
            <w:r w:rsidRPr="00A5746B">
              <w:rPr>
                <w:rFonts w:eastAsia="Times New Roman"/>
                <w:sz w:val="22"/>
                <w:lang w:eastAsia="ru-RU"/>
              </w:rPr>
              <w:t>вой с</w:t>
            </w:r>
            <w:r w:rsidRPr="00A5746B">
              <w:rPr>
                <w:rFonts w:eastAsia="Times New Roman"/>
                <w:sz w:val="22"/>
                <w:lang w:eastAsia="ru-RU"/>
              </w:rPr>
              <w:t>е</w:t>
            </w:r>
            <w:r w:rsidRPr="00A5746B">
              <w:rPr>
                <w:rFonts w:eastAsia="Times New Roman"/>
                <w:sz w:val="22"/>
                <w:lang w:eastAsia="ru-RU"/>
              </w:rPr>
              <w:t>ти</w:t>
            </w:r>
            <w:r w:rsidRPr="00A5746B">
              <w:rPr>
                <w:bCs/>
                <w:sz w:val="22"/>
              </w:rPr>
              <w:t>,</w:t>
            </w:r>
            <w:r w:rsidRPr="00A5746B">
              <w:rPr>
                <w:sz w:val="22"/>
              </w:rPr>
              <w:t xml:space="preserve"> </w:t>
            </w:r>
            <w:r w:rsidRPr="00A5746B">
              <w:rPr>
                <w:bCs/>
                <w:sz w:val="22"/>
              </w:rPr>
              <w:t>Гк</w:t>
            </w:r>
            <w:r w:rsidRPr="00A5746B">
              <w:rPr>
                <w:bCs/>
                <w:spacing w:val="-1"/>
                <w:sz w:val="22"/>
              </w:rPr>
              <w:t>а</w:t>
            </w:r>
            <w:r w:rsidRPr="00A5746B">
              <w:rPr>
                <w:bCs/>
                <w:sz w:val="22"/>
              </w:rPr>
              <w:t>л</w:t>
            </w:r>
          </w:p>
        </w:tc>
        <w:tc>
          <w:tcPr>
            <w:tcW w:w="534" w:type="pct"/>
            <w:shd w:val="clear" w:color="auto" w:fill="auto"/>
            <w:vAlign w:val="center"/>
            <w:hideMark/>
          </w:tcPr>
          <w:p w:rsidR="00E32AC6" w:rsidRPr="00A5746B" w:rsidRDefault="00E32AC6" w:rsidP="00051F3D">
            <w:pPr>
              <w:jc w:val="center"/>
              <w:rPr>
                <w:sz w:val="22"/>
              </w:rPr>
            </w:pPr>
            <w:r w:rsidRPr="00A5746B">
              <w:rPr>
                <w:bCs/>
                <w:sz w:val="22"/>
              </w:rPr>
              <w:t>Поле</w:t>
            </w:r>
            <w:r w:rsidRPr="00A5746B">
              <w:rPr>
                <w:bCs/>
                <w:sz w:val="22"/>
              </w:rPr>
              <w:t>з</w:t>
            </w:r>
            <w:r w:rsidRPr="00A5746B">
              <w:rPr>
                <w:bCs/>
                <w:sz w:val="22"/>
              </w:rPr>
              <w:t>н</w:t>
            </w:r>
            <w:r w:rsidRPr="00A5746B">
              <w:rPr>
                <w:bCs/>
                <w:spacing w:val="-2"/>
                <w:sz w:val="22"/>
              </w:rPr>
              <w:t>ы</w:t>
            </w:r>
            <w:r w:rsidRPr="00A5746B">
              <w:rPr>
                <w:bCs/>
                <w:sz w:val="22"/>
              </w:rPr>
              <w:t>й</w:t>
            </w:r>
            <w:r w:rsidRPr="00A5746B">
              <w:rPr>
                <w:sz w:val="22"/>
              </w:rPr>
              <w:t xml:space="preserve"> </w:t>
            </w:r>
            <w:r w:rsidRPr="00A5746B">
              <w:rPr>
                <w:bCs/>
                <w:sz w:val="22"/>
              </w:rPr>
              <w:t>от пуск</w:t>
            </w:r>
            <w:r w:rsidRPr="00A5746B">
              <w:rPr>
                <w:spacing w:val="-2"/>
                <w:sz w:val="22"/>
              </w:rPr>
              <w:t xml:space="preserve"> </w:t>
            </w:r>
            <w:r w:rsidRPr="00A5746B">
              <w:rPr>
                <w:bCs/>
                <w:sz w:val="22"/>
              </w:rPr>
              <w:t>в</w:t>
            </w:r>
            <w:r w:rsidRPr="00A5746B">
              <w:rPr>
                <w:sz w:val="22"/>
              </w:rPr>
              <w:t xml:space="preserve"> </w:t>
            </w:r>
            <w:r w:rsidRPr="00A5746B">
              <w:rPr>
                <w:bCs/>
                <w:sz w:val="22"/>
              </w:rPr>
              <w:t>г</w:t>
            </w:r>
            <w:r w:rsidRPr="00A5746B">
              <w:rPr>
                <w:bCs/>
                <w:spacing w:val="-1"/>
                <w:sz w:val="22"/>
              </w:rPr>
              <w:t>о</w:t>
            </w:r>
            <w:r w:rsidR="00DD1D60" w:rsidRPr="00A5746B">
              <w:rPr>
                <w:bCs/>
                <w:sz w:val="22"/>
              </w:rPr>
              <w:t xml:space="preserve">д, </w:t>
            </w:r>
            <w:r w:rsidRPr="00A5746B">
              <w:rPr>
                <w:bCs/>
                <w:sz w:val="22"/>
              </w:rPr>
              <w:t>Гк</w:t>
            </w:r>
            <w:r w:rsidRPr="00A5746B">
              <w:rPr>
                <w:bCs/>
                <w:spacing w:val="-1"/>
                <w:sz w:val="22"/>
              </w:rPr>
              <w:t>а</w:t>
            </w:r>
            <w:r w:rsidRPr="00A5746B">
              <w:rPr>
                <w:bCs/>
                <w:sz w:val="22"/>
              </w:rPr>
              <w:t>л</w:t>
            </w:r>
          </w:p>
        </w:tc>
        <w:tc>
          <w:tcPr>
            <w:tcW w:w="602" w:type="pct"/>
            <w:shd w:val="clear" w:color="auto" w:fill="auto"/>
            <w:vAlign w:val="center"/>
            <w:hideMark/>
          </w:tcPr>
          <w:p w:rsidR="00E32AC6" w:rsidRPr="00A5746B" w:rsidRDefault="00E32AC6" w:rsidP="00051F3D">
            <w:pPr>
              <w:jc w:val="center"/>
              <w:rPr>
                <w:sz w:val="22"/>
              </w:rPr>
            </w:pPr>
            <w:r w:rsidRPr="00A5746B">
              <w:rPr>
                <w:bCs/>
                <w:sz w:val="22"/>
              </w:rPr>
              <w:t>Полезн</w:t>
            </w:r>
            <w:r w:rsidRPr="00A5746B">
              <w:rPr>
                <w:bCs/>
                <w:spacing w:val="-2"/>
                <w:sz w:val="22"/>
              </w:rPr>
              <w:t>ы</w:t>
            </w:r>
            <w:r w:rsidRPr="00A5746B">
              <w:rPr>
                <w:bCs/>
                <w:sz w:val="22"/>
              </w:rPr>
              <w:t>й</w:t>
            </w:r>
            <w:r w:rsidRPr="00A5746B">
              <w:rPr>
                <w:sz w:val="22"/>
              </w:rPr>
              <w:t xml:space="preserve"> </w:t>
            </w:r>
            <w:r w:rsidRPr="00A5746B">
              <w:rPr>
                <w:bCs/>
                <w:sz w:val="22"/>
              </w:rPr>
              <w:t>отп</w:t>
            </w:r>
            <w:r w:rsidRPr="00A5746B">
              <w:rPr>
                <w:bCs/>
                <w:spacing w:val="-2"/>
                <w:sz w:val="22"/>
              </w:rPr>
              <w:t>у</w:t>
            </w:r>
            <w:r w:rsidRPr="00A5746B">
              <w:rPr>
                <w:bCs/>
                <w:sz w:val="22"/>
              </w:rPr>
              <w:t>ск</w:t>
            </w:r>
            <w:r w:rsidRPr="00A5746B">
              <w:rPr>
                <w:sz w:val="22"/>
              </w:rPr>
              <w:t xml:space="preserve"> </w:t>
            </w:r>
            <w:r w:rsidRPr="00A5746B">
              <w:rPr>
                <w:bCs/>
                <w:sz w:val="22"/>
              </w:rPr>
              <w:t>в</w:t>
            </w:r>
            <w:r w:rsidRPr="00A5746B">
              <w:rPr>
                <w:sz w:val="22"/>
              </w:rPr>
              <w:t xml:space="preserve"> </w:t>
            </w:r>
            <w:r w:rsidRPr="00A5746B">
              <w:rPr>
                <w:bCs/>
                <w:sz w:val="22"/>
              </w:rPr>
              <w:t>отоп</w:t>
            </w:r>
            <w:r w:rsidRPr="00A5746B">
              <w:rPr>
                <w:bCs/>
                <w:sz w:val="22"/>
              </w:rPr>
              <w:t>и</w:t>
            </w:r>
            <w:r w:rsidRPr="00A5746B">
              <w:rPr>
                <w:bCs/>
                <w:spacing w:val="-2"/>
                <w:sz w:val="22"/>
              </w:rPr>
              <w:t>т</w:t>
            </w:r>
            <w:r w:rsidRPr="00A5746B">
              <w:rPr>
                <w:bCs/>
                <w:sz w:val="22"/>
              </w:rPr>
              <w:t>е</w:t>
            </w:r>
            <w:r w:rsidRPr="00A5746B">
              <w:rPr>
                <w:bCs/>
                <w:spacing w:val="-1"/>
                <w:sz w:val="22"/>
              </w:rPr>
              <w:t>л</w:t>
            </w:r>
            <w:r w:rsidRPr="00A5746B">
              <w:rPr>
                <w:bCs/>
                <w:sz w:val="22"/>
              </w:rPr>
              <w:t>ьный</w:t>
            </w:r>
            <w:r w:rsidRPr="00A5746B">
              <w:rPr>
                <w:sz w:val="22"/>
              </w:rPr>
              <w:t xml:space="preserve"> </w:t>
            </w:r>
            <w:r w:rsidRPr="00A5746B">
              <w:rPr>
                <w:bCs/>
                <w:sz w:val="22"/>
              </w:rPr>
              <w:t>перио</w:t>
            </w:r>
            <w:r w:rsidRPr="00A5746B">
              <w:rPr>
                <w:bCs/>
                <w:spacing w:val="-1"/>
                <w:sz w:val="22"/>
              </w:rPr>
              <w:t>д</w:t>
            </w:r>
            <w:r w:rsidRPr="00A5746B">
              <w:rPr>
                <w:bCs/>
                <w:sz w:val="22"/>
              </w:rPr>
              <w:t>,</w:t>
            </w:r>
            <w:r w:rsidRPr="00A5746B">
              <w:rPr>
                <w:sz w:val="22"/>
              </w:rPr>
              <w:t xml:space="preserve"> </w:t>
            </w:r>
            <w:r w:rsidRPr="00A5746B">
              <w:rPr>
                <w:bCs/>
                <w:sz w:val="22"/>
              </w:rPr>
              <w:t>Г</w:t>
            </w:r>
            <w:r w:rsidRPr="00A5746B">
              <w:rPr>
                <w:bCs/>
                <w:spacing w:val="-1"/>
                <w:sz w:val="22"/>
              </w:rPr>
              <w:t>к</w:t>
            </w:r>
            <w:r w:rsidRPr="00A5746B">
              <w:rPr>
                <w:bCs/>
                <w:sz w:val="22"/>
              </w:rPr>
              <w:t>ал</w:t>
            </w:r>
          </w:p>
        </w:tc>
      </w:tr>
      <w:tr w:rsidR="005D3F5B" w:rsidRPr="00A5746B" w:rsidTr="00051F3D">
        <w:trPr>
          <w:cantSplit/>
          <w:trHeight w:val="20"/>
        </w:trPr>
        <w:tc>
          <w:tcPr>
            <w:tcW w:w="403" w:type="pct"/>
            <w:shd w:val="clear" w:color="auto" w:fill="auto"/>
            <w:vAlign w:val="center"/>
          </w:tcPr>
          <w:p w:rsidR="005D3F5B" w:rsidRPr="00A5746B" w:rsidRDefault="005D3F5B" w:rsidP="003B51AE">
            <w:pPr>
              <w:pStyle w:val="ab"/>
              <w:jc w:val="center"/>
              <w:rPr>
                <w:sz w:val="22"/>
                <w:szCs w:val="22"/>
              </w:rPr>
            </w:pPr>
            <w:r w:rsidRPr="00A5746B">
              <w:rPr>
                <w:sz w:val="22"/>
                <w:szCs w:val="22"/>
              </w:rPr>
              <w:t>1</w:t>
            </w:r>
          </w:p>
        </w:tc>
        <w:tc>
          <w:tcPr>
            <w:tcW w:w="1879" w:type="pct"/>
            <w:shd w:val="clear" w:color="auto" w:fill="auto"/>
            <w:noWrap/>
            <w:vAlign w:val="center"/>
          </w:tcPr>
          <w:p w:rsidR="005D3F5B" w:rsidRPr="00A5746B" w:rsidRDefault="005D3F5B" w:rsidP="003B51AE">
            <w:pPr>
              <w:jc w:val="center"/>
              <w:rPr>
                <w:sz w:val="22"/>
              </w:rPr>
            </w:pPr>
            <w:r w:rsidRPr="00A5746B">
              <w:rPr>
                <w:sz w:val="22"/>
              </w:rPr>
              <w:t>Котельная (п. Яр, ул. Школьная, 6а)</w:t>
            </w:r>
          </w:p>
        </w:tc>
        <w:tc>
          <w:tcPr>
            <w:tcW w:w="556" w:type="pct"/>
            <w:vAlign w:val="center"/>
          </w:tcPr>
          <w:p w:rsidR="005D3F5B" w:rsidRPr="00A5746B" w:rsidRDefault="005D3F5B">
            <w:pPr>
              <w:jc w:val="center"/>
              <w:rPr>
                <w:sz w:val="20"/>
                <w:szCs w:val="20"/>
              </w:rPr>
            </w:pPr>
            <w:r w:rsidRPr="00A5746B">
              <w:rPr>
                <w:sz w:val="20"/>
                <w:szCs w:val="20"/>
              </w:rPr>
              <w:t>6349,7</w:t>
            </w:r>
          </w:p>
        </w:tc>
        <w:tc>
          <w:tcPr>
            <w:tcW w:w="500" w:type="pct"/>
            <w:vAlign w:val="center"/>
          </w:tcPr>
          <w:p w:rsidR="005D3F5B" w:rsidRPr="00A5746B" w:rsidRDefault="005D3F5B">
            <w:pPr>
              <w:jc w:val="center"/>
              <w:rPr>
                <w:sz w:val="20"/>
                <w:szCs w:val="20"/>
              </w:rPr>
            </w:pPr>
            <w:r w:rsidRPr="00A5746B">
              <w:rPr>
                <w:sz w:val="20"/>
                <w:szCs w:val="20"/>
              </w:rPr>
              <w:t>142,8</w:t>
            </w:r>
          </w:p>
        </w:tc>
        <w:tc>
          <w:tcPr>
            <w:tcW w:w="526" w:type="pct"/>
            <w:vAlign w:val="center"/>
          </w:tcPr>
          <w:p w:rsidR="005D3F5B" w:rsidRPr="00A5746B" w:rsidRDefault="005D3F5B" w:rsidP="005D3F5B">
            <w:pPr>
              <w:jc w:val="center"/>
              <w:rPr>
                <w:sz w:val="20"/>
                <w:szCs w:val="20"/>
              </w:rPr>
            </w:pPr>
            <w:r w:rsidRPr="00A5746B">
              <w:rPr>
                <w:sz w:val="20"/>
                <w:szCs w:val="20"/>
              </w:rPr>
              <w:t>754,3</w:t>
            </w:r>
          </w:p>
        </w:tc>
        <w:tc>
          <w:tcPr>
            <w:tcW w:w="534" w:type="pct"/>
            <w:shd w:val="clear" w:color="auto" w:fill="auto"/>
            <w:noWrap/>
            <w:vAlign w:val="center"/>
          </w:tcPr>
          <w:p w:rsidR="005D3F5B" w:rsidRPr="00A5746B" w:rsidRDefault="005D3F5B" w:rsidP="005D3F5B">
            <w:pPr>
              <w:jc w:val="center"/>
              <w:rPr>
                <w:sz w:val="20"/>
                <w:szCs w:val="20"/>
              </w:rPr>
            </w:pPr>
            <w:r w:rsidRPr="00A5746B">
              <w:rPr>
                <w:sz w:val="20"/>
                <w:szCs w:val="20"/>
              </w:rPr>
              <w:t>5452,6</w:t>
            </w:r>
          </w:p>
        </w:tc>
        <w:tc>
          <w:tcPr>
            <w:tcW w:w="602" w:type="pct"/>
            <w:shd w:val="clear" w:color="auto" w:fill="auto"/>
            <w:noWrap/>
            <w:vAlign w:val="center"/>
          </w:tcPr>
          <w:p w:rsidR="005D3F5B" w:rsidRPr="00A5746B" w:rsidRDefault="005D3F5B">
            <w:pPr>
              <w:jc w:val="center"/>
              <w:rPr>
                <w:sz w:val="20"/>
                <w:szCs w:val="20"/>
              </w:rPr>
            </w:pPr>
            <w:r w:rsidRPr="00A5746B">
              <w:rPr>
                <w:sz w:val="20"/>
                <w:szCs w:val="20"/>
              </w:rPr>
              <w:t>5452,6</w:t>
            </w:r>
          </w:p>
        </w:tc>
      </w:tr>
      <w:tr w:rsidR="005D3F5B" w:rsidRPr="00A5746B" w:rsidTr="00051F3D">
        <w:trPr>
          <w:cantSplit/>
          <w:trHeight w:val="20"/>
        </w:trPr>
        <w:tc>
          <w:tcPr>
            <w:tcW w:w="403" w:type="pct"/>
            <w:shd w:val="clear" w:color="auto" w:fill="auto"/>
            <w:vAlign w:val="center"/>
          </w:tcPr>
          <w:p w:rsidR="005D3F5B" w:rsidRPr="00A5746B" w:rsidRDefault="005D3F5B" w:rsidP="003B51AE">
            <w:pPr>
              <w:pStyle w:val="ab"/>
              <w:jc w:val="center"/>
              <w:rPr>
                <w:sz w:val="22"/>
                <w:szCs w:val="22"/>
              </w:rPr>
            </w:pPr>
            <w:r w:rsidRPr="00A5746B">
              <w:rPr>
                <w:sz w:val="22"/>
                <w:szCs w:val="22"/>
              </w:rPr>
              <w:t>2</w:t>
            </w:r>
          </w:p>
        </w:tc>
        <w:tc>
          <w:tcPr>
            <w:tcW w:w="1879" w:type="pct"/>
            <w:shd w:val="clear" w:color="auto" w:fill="auto"/>
            <w:noWrap/>
            <w:vAlign w:val="center"/>
          </w:tcPr>
          <w:p w:rsidR="005D3F5B" w:rsidRPr="00A5746B" w:rsidRDefault="005D3F5B" w:rsidP="003B51AE">
            <w:pPr>
              <w:jc w:val="center"/>
              <w:rPr>
                <w:sz w:val="22"/>
              </w:rPr>
            </w:pPr>
            <w:r w:rsidRPr="00A5746B">
              <w:rPr>
                <w:sz w:val="22"/>
              </w:rPr>
              <w:t>Котельная (с.Дизьмино, ул. Школ</w:t>
            </w:r>
            <w:r w:rsidRPr="00A5746B">
              <w:rPr>
                <w:sz w:val="22"/>
              </w:rPr>
              <w:t>ь</w:t>
            </w:r>
            <w:r w:rsidRPr="00A5746B">
              <w:rPr>
                <w:sz w:val="22"/>
              </w:rPr>
              <w:t>ная, 26а)</w:t>
            </w:r>
          </w:p>
        </w:tc>
        <w:tc>
          <w:tcPr>
            <w:tcW w:w="556" w:type="pct"/>
            <w:vAlign w:val="center"/>
          </w:tcPr>
          <w:p w:rsidR="005D3F5B" w:rsidRPr="00A5746B" w:rsidRDefault="005D3F5B">
            <w:pPr>
              <w:jc w:val="center"/>
              <w:rPr>
                <w:sz w:val="20"/>
                <w:szCs w:val="20"/>
              </w:rPr>
            </w:pPr>
            <w:r w:rsidRPr="00A5746B">
              <w:rPr>
                <w:sz w:val="20"/>
                <w:szCs w:val="20"/>
              </w:rPr>
              <w:t>1147,4</w:t>
            </w:r>
          </w:p>
        </w:tc>
        <w:tc>
          <w:tcPr>
            <w:tcW w:w="500" w:type="pct"/>
            <w:vAlign w:val="center"/>
          </w:tcPr>
          <w:p w:rsidR="005D3F5B" w:rsidRPr="00A5746B" w:rsidRDefault="005D3F5B">
            <w:pPr>
              <w:jc w:val="center"/>
              <w:rPr>
                <w:sz w:val="20"/>
                <w:szCs w:val="20"/>
              </w:rPr>
            </w:pPr>
            <w:r w:rsidRPr="00A5746B">
              <w:rPr>
                <w:sz w:val="20"/>
                <w:szCs w:val="20"/>
              </w:rPr>
              <w:t>25,8</w:t>
            </w:r>
          </w:p>
        </w:tc>
        <w:tc>
          <w:tcPr>
            <w:tcW w:w="526" w:type="pct"/>
            <w:vAlign w:val="center"/>
          </w:tcPr>
          <w:p w:rsidR="005D3F5B" w:rsidRPr="00A5746B" w:rsidRDefault="005D3F5B" w:rsidP="005D3F5B">
            <w:pPr>
              <w:jc w:val="center"/>
              <w:rPr>
                <w:sz w:val="20"/>
                <w:szCs w:val="20"/>
              </w:rPr>
            </w:pPr>
            <w:r w:rsidRPr="00A5746B">
              <w:rPr>
                <w:sz w:val="20"/>
                <w:szCs w:val="20"/>
              </w:rPr>
              <w:t>133,0</w:t>
            </w:r>
          </w:p>
        </w:tc>
        <w:tc>
          <w:tcPr>
            <w:tcW w:w="534" w:type="pct"/>
            <w:shd w:val="clear" w:color="auto" w:fill="auto"/>
            <w:noWrap/>
            <w:vAlign w:val="center"/>
          </w:tcPr>
          <w:p w:rsidR="005D3F5B" w:rsidRPr="00A5746B" w:rsidRDefault="005D3F5B" w:rsidP="005D3F5B">
            <w:pPr>
              <w:jc w:val="center"/>
              <w:rPr>
                <w:sz w:val="20"/>
                <w:szCs w:val="20"/>
              </w:rPr>
            </w:pPr>
            <w:r w:rsidRPr="00A5746B">
              <w:rPr>
                <w:sz w:val="20"/>
                <w:szCs w:val="20"/>
              </w:rPr>
              <w:t>988,7</w:t>
            </w:r>
          </w:p>
        </w:tc>
        <w:tc>
          <w:tcPr>
            <w:tcW w:w="602" w:type="pct"/>
            <w:shd w:val="clear" w:color="auto" w:fill="auto"/>
            <w:noWrap/>
            <w:vAlign w:val="center"/>
          </w:tcPr>
          <w:p w:rsidR="005D3F5B" w:rsidRPr="00A5746B" w:rsidRDefault="005D3F5B">
            <w:pPr>
              <w:jc w:val="center"/>
              <w:rPr>
                <w:sz w:val="20"/>
                <w:szCs w:val="20"/>
              </w:rPr>
            </w:pPr>
            <w:r w:rsidRPr="00A5746B">
              <w:rPr>
                <w:sz w:val="20"/>
                <w:szCs w:val="20"/>
              </w:rPr>
              <w:t>988,7</w:t>
            </w:r>
          </w:p>
        </w:tc>
      </w:tr>
      <w:tr w:rsidR="005D3F5B" w:rsidRPr="00A5746B" w:rsidTr="00051F3D">
        <w:trPr>
          <w:cantSplit/>
          <w:trHeight w:val="20"/>
        </w:trPr>
        <w:tc>
          <w:tcPr>
            <w:tcW w:w="403" w:type="pct"/>
            <w:shd w:val="clear" w:color="auto" w:fill="auto"/>
            <w:vAlign w:val="center"/>
          </w:tcPr>
          <w:p w:rsidR="005D3F5B" w:rsidRPr="00A5746B" w:rsidRDefault="005D3F5B" w:rsidP="003B51AE">
            <w:pPr>
              <w:pStyle w:val="ab"/>
              <w:jc w:val="center"/>
              <w:rPr>
                <w:sz w:val="22"/>
                <w:szCs w:val="22"/>
              </w:rPr>
            </w:pPr>
            <w:r w:rsidRPr="00A5746B">
              <w:rPr>
                <w:sz w:val="22"/>
                <w:szCs w:val="22"/>
              </w:rPr>
              <w:t>3</w:t>
            </w:r>
          </w:p>
        </w:tc>
        <w:tc>
          <w:tcPr>
            <w:tcW w:w="1879" w:type="pct"/>
            <w:shd w:val="clear" w:color="auto" w:fill="auto"/>
            <w:noWrap/>
            <w:vAlign w:val="center"/>
          </w:tcPr>
          <w:p w:rsidR="005D3F5B" w:rsidRPr="00A5746B" w:rsidRDefault="005D3F5B" w:rsidP="003B51AE">
            <w:pPr>
              <w:jc w:val="center"/>
              <w:rPr>
                <w:sz w:val="22"/>
              </w:rPr>
            </w:pPr>
            <w:r w:rsidRPr="00A5746B">
              <w:rPr>
                <w:sz w:val="22"/>
              </w:rPr>
              <w:t>Котельная (п.Яр, ул. Советская, 1)</w:t>
            </w:r>
          </w:p>
        </w:tc>
        <w:tc>
          <w:tcPr>
            <w:tcW w:w="556" w:type="pct"/>
            <w:vAlign w:val="center"/>
          </w:tcPr>
          <w:p w:rsidR="005D3F5B" w:rsidRPr="00A5746B" w:rsidRDefault="005D3F5B">
            <w:pPr>
              <w:jc w:val="center"/>
              <w:rPr>
                <w:sz w:val="20"/>
                <w:szCs w:val="20"/>
              </w:rPr>
            </w:pPr>
            <w:r w:rsidRPr="00A5746B">
              <w:rPr>
                <w:sz w:val="20"/>
                <w:szCs w:val="20"/>
              </w:rPr>
              <w:t>2816,8</w:t>
            </w:r>
          </w:p>
        </w:tc>
        <w:tc>
          <w:tcPr>
            <w:tcW w:w="500" w:type="pct"/>
            <w:vAlign w:val="center"/>
          </w:tcPr>
          <w:p w:rsidR="005D3F5B" w:rsidRPr="00A5746B" w:rsidRDefault="005D3F5B">
            <w:pPr>
              <w:jc w:val="center"/>
              <w:rPr>
                <w:sz w:val="20"/>
                <w:szCs w:val="20"/>
              </w:rPr>
            </w:pPr>
            <w:r w:rsidRPr="00A5746B">
              <w:rPr>
                <w:sz w:val="20"/>
                <w:szCs w:val="20"/>
              </w:rPr>
              <w:t>63,3</w:t>
            </w:r>
          </w:p>
        </w:tc>
        <w:tc>
          <w:tcPr>
            <w:tcW w:w="526" w:type="pct"/>
            <w:vAlign w:val="center"/>
          </w:tcPr>
          <w:p w:rsidR="005D3F5B" w:rsidRPr="00A5746B" w:rsidRDefault="005D3F5B" w:rsidP="005D3F5B">
            <w:pPr>
              <w:jc w:val="center"/>
              <w:rPr>
                <w:sz w:val="20"/>
                <w:szCs w:val="20"/>
              </w:rPr>
            </w:pPr>
            <w:r w:rsidRPr="00A5746B">
              <w:rPr>
                <w:sz w:val="20"/>
                <w:szCs w:val="20"/>
              </w:rPr>
              <w:t>664,6</w:t>
            </w:r>
          </w:p>
        </w:tc>
        <w:tc>
          <w:tcPr>
            <w:tcW w:w="534" w:type="pct"/>
            <w:shd w:val="clear" w:color="auto" w:fill="auto"/>
            <w:noWrap/>
            <w:vAlign w:val="center"/>
          </w:tcPr>
          <w:p w:rsidR="005D3F5B" w:rsidRPr="00A5746B" w:rsidRDefault="005D3F5B" w:rsidP="005D3F5B">
            <w:pPr>
              <w:jc w:val="center"/>
              <w:rPr>
                <w:sz w:val="20"/>
                <w:szCs w:val="20"/>
              </w:rPr>
            </w:pPr>
            <w:r w:rsidRPr="00A5746B">
              <w:rPr>
                <w:sz w:val="20"/>
                <w:szCs w:val="20"/>
              </w:rPr>
              <w:t>2088,9</w:t>
            </w:r>
          </w:p>
        </w:tc>
        <w:tc>
          <w:tcPr>
            <w:tcW w:w="602" w:type="pct"/>
            <w:shd w:val="clear" w:color="auto" w:fill="auto"/>
            <w:noWrap/>
            <w:vAlign w:val="center"/>
          </w:tcPr>
          <w:p w:rsidR="005D3F5B" w:rsidRPr="00A5746B" w:rsidRDefault="005D3F5B">
            <w:pPr>
              <w:jc w:val="center"/>
              <w:rPr>
                <w:sz w:val="20"/>
                <w:szCs w:val="20"/>
              </w:rPr>
            </w:pPr>
            <w:r w:rsidRPr="00A5746B">
              <w:rPr>
                <w:sz w:val="20"/>
                <w:szCs w:val="20"/>
              </w:rPr>
              <w:t>2088,9</w:t>
            </w:r>
          </w:p>
        </w:tc>
      </w:tr>
      <w:tr w:rsidR="005D3F5B" w:rsidRPr="00A5746B" w:rsidTr="00051F3D">
        <w:trPr>
          <w:cantSplit/>
          <w:trHeight w:val="20"/>
        </w:trPr>
        <w:tc>
          <w:tcPr>
            <w:tcW w:w="403" w:type="pct"/>
            <w:shd w:val="clear" w:color="auto" w:fill="auto"/>
            <w:vAlign w:val="center"/>
          </w:tcPr>
          <w:p w:rsidR="005D3F5B" w:rsidRPr="00A5746B" w:rsidRDefault="005D3F5B" w:rsidP="003B51AE">
            <w:pPr>
              <w:pStyle w:val="ab"/>
              <w:jc w:val="center"/>
              <w:rPr>
                <w:sz w:val="22"/>
                <w:szCs w:val="22"/>
              </w:rPr>
            </w:pPr>
            <w:r w:rsidRPr="00A5746B">
              <w:rPr>
                <w:sz w:val="22"/>
                <w:szCs w:val="22"/>
              </w:rPr>
              <w:t>4</w:t>
            </w:r>
          </w:p>
        </w:tc>
        <w:tc>
          <w:tcPr>
            <w:tcW w:w="1879" w:type="pct"/>
            <w:shd w:val="clear" w:color="auto" w:fill="auto"/>
            <w:noWrap/>
            <w:vAlign w:val="center"/>
          </w:tcPr>
          <w:p w:rsidR="005D3F5B" w:rsidRPr="00A5746B" w:rsidRDefault="005D3F5B" w:rsidP="003B51AE">
            <w:pPr>
              <w:jc w:val="center"/>
              <w:rPr>
                <w:sz w:val="22"/>
              </w:rPr>
            </w:pPr>
            <w:r w:rsidRPr="00A5746B">
              <w:rPr>
                <w:sz w:val="22"/>
              </w:rPr>
              <w:t>Котельная (с.Пудем, ул. Гагарина, 2а)</w:t>
            </w:r>
          </w:p>
        </w:tc>
        <w:tc>
          <w:tcPr>
            <w:tcW w:w="556" w:type="pct"/>
            <w:vAlign w:val="center"/>
          </w:tcPr>
          <w:p w:rsidR="005D3F5B" w:rsidRPr="00A5746B" w:rsidRDefault="005D3F5B">
            <w:pPr>
              <w:jc w:val="center"/>
              <w:rPr>
                <w:sz w:val="20"/>
                <w:szCs w:val="20"/>
              </w:rPr>
            </w:pPr>
            <w:r w:rsidRPr="00A5746B">
              <w:rPr>
                <w:sz w:val="20"/>
                <w:szCs w:val="20"/>
              </w:rPr>
              <w:t>7344,6</w:t>
            </w:r>
          </w:p>
        </w:tc>
        <w:tc>
          <w:tcPr>
            <w:tcW w:w="500" w:type="pct"/>
            <w:vAlign w:val="center"/>
          </w:tcPr>
          <w:p w:rsidR="005D3F5B" w:rsidRPr="00A5746B" w:rsidRDefault="005D3F5B">
            <w:pPr>
              <w:jc w:val="center"/>
              <w:rPr>
                <w:sz w:val="20"/>
                <w:szCs w:val="20"/>
              </w:rPr>
            </w:pPr>
            <w:r w:rsidRPr="00A5746B">
              <w:rPr>
                <w:sz w:val="20"/>
                <w:szCs w:val="20"/>
              </w:rPr>
              <w:t>165,1</w:t>
            </w:r>
          </w:p>
        </w:tc>
        <w:tc>
          <w:tcPr>
            <w:tcW w:w="526" w:type="pct"/>
            <w:vAlign w:val="center"/>
          </w:tcPr>
          <w:p w:rsidR="005D3F5B" w:rsidRPr="00A5746B" w:rsidRDefault="005D3F5B" w:rsidP="005D3F5B">
            <w:pPr>
              <w:jc w:val="center"/>
              <w:rPr>
                <w:sz w:val="20"/>
                <w:szCs w:val="20"/>
              </w:rPr>
            </w:pPr>
            <w:r w:rsidRPr="00A5746B">
              <w:rPr>
                <w:sz w:val="20"/>
                <w:szCs w:val="20"/>
              </w:rPr>
              <w:t>1328,0</w:t>
            </w:r>
          </w:p>
        </w:tc>
        <w:tc>
          <w:tcPr>
            <w:tcW w:w="534" w:type="pct"/>
            <w:shd w:val="clear" w:color="auto" w:fill="auto"/>
            <w:noWrap/>
            <w:vAlign w:val="center"/>
          </w:tcPr>
          <w:p w:rsidR="005D3F5B" w:rsidRPr="00A5746B" w:rsidRDefault="005D3F5B" w:rsidP="005D3F5B">
            <w:pPr>
              <w:jc w:val="center"/>
              <w:rPr>
                <w:sz w:val="20"/>
                <w:szCs w:val="20"/>
              </w:rPr>
            </w:pPr>
            <w:r w:rsidRPr="00A5746B">
              <w:rPr>
                <w:sz w:val="20"/>
                <w:szCs w:val="20"/>
              </w:rPr>
              <w:t>5851,4</w:t>
            </w:r>
          </w:p>
        </w:tc>
        <w:tc>
          <w:tcPr>
            <w:tcW w:w="602" w:type="pct"/>
            <w:shd w:val="clear" w:color="auto" w:fill="auto"/>
            <w:noWrap/>
            <w:vAlign w:val="center"/>
          </w:tcPr>
          <w:p w:rsidR="005D3F5B" w:rsidRPr="00A5746B" w:rsidRDefault="005D3F5B">
            <w:pPr>
              <w:jc w:val="center"/>
              <w:rPr>
                <w:sz w:val="20"/>
                <w:szCs w:val="20"/>
              </w:rPr>
            </w:pPr>
            <w:r w:rsidRPr="00A5746B">
              <w:rPr>
                <w:sz w:val="20"/>
                <w:szCs w:val="20"/>
              </w:rPr>
              <w:t>5851,4</w:t>
            </w:r>
          </w:p>
        </w:tc>
      </w:tr>
      <w:tr w:rsidR="005D3F5B" w:rsidRPr="00A5746B" w:rsidTr="00051F3D">
        <w:trPr>
          <w:cantSplit/>
          <w:trHeight w:val="20"/>
        </w:trPr>
        <w:tc>
          <w:tcPr>
            <w:tcW w:w="403" w:type="pct"/>
            <w:shd w:val="clear" w:color="auto" w:fill="auto"/>
            <w:vAlign w:val="center"/>
          </w:tcPr>
          <w:p w:rsidR="005D3F5B" w:rsidRPr="00A5746B" w:rsidRDefault="005D3F5B" w:rsidP="003B51AE">
            <w:pPr>
              <w:pStyle w:val="ab"/>
              <w:jc w:val="center"/>
              <w:rPr>
                <w:sz w:val="22"/>
                <w:szCs w:val="22"/>
              </w:rPr>
            </w:pPr>
            <w:r w:rsidRPr="00A5746B">
              <w:rPr>
                <w:sz w:val="22"/>
                <w:szCs w:val="22"/>
              </w:rPr>
              <w:t>5</w:t>
            </w:r>
          </w:p>
        </w:tc>
        <w:tc>
          <w:tcPr>
            <w:tcW w:w="1879" w:type="pct"/>
            <w:shd w:val="clear" w:color="auto" w:fill="auto"/>
            <w:noWrap/>
            <w:vAlign w:val="center"/>
          </w:tcPr>
          <w:p w:rsidR="005D3F5B" w:rsidRPr="00A5746B" w:rsidRDefault="005D3F5B" w:rsidP="003B51AE">
            <w:pPr>
              <w:jc w:val="center"/>
              <w:rPr>
                <w:sz w:val="22"/>
              </w:rPr>
            </w:pPr>
            <w:r w:rsidRPr="00A5746B">
              <w:rPr>
                <w:sz w:val="22"/>
              </w:rPr>
              <w:t>Котельная (п.Яр, ул. Ф.Васильева, 6а)</w:t>
            </w:r>
          </w:p>
        </w:tc>
        <w:tc>
          <w:tcPr>
            <w:tcW w:w="556" w:type="pct"/>
            <w:vAlign w:val="center"/>
          </w:tcPr>
          <w:p w:rsidR="005D3F5B" w:rsidRPr="00A5746B" w:rsidRDefault="005D3F5B">
            <w:pPr>
              <w:jc w:val="center"/>
              <w:rPr>
                <w:sz w:val="20"/>
                <w:szCs w:val="20"/>
              </w:rPr>
            </w:pPr>
            <w:r w:rsidRPr="00A5746B">
              <w:rPr>
                <w:sz w:val="20"/>
                <w:szCs w:val="20"/>
              </w:rPr>
              <w:t>6272,8</w:t>
            </w:r>
          </w:p>
        </w:tc>
        <w:tc>
          <w:tcPr>
            <w:tcW w:w="500" w:type="pct"/>
            <w:vAlign w:val="center"/>
          </w:tcPr>
          <w:p w:rsidR="005D3F5B" w:rsidRPr="00A5746B" w:rsidRDefault="005D3F5B">
            <w:pPr>
              <w:jc w:val="center"/>
              <w:rPr>
                <w:sz w:val="20"/>
                <w:szCs w:val="20"/>
              </w:rPr>
            </w:pPr>
            <w:r w:rsidRPr="00A5746B">
              <w:rPr>
                <w:sz w:val="20"/>
                <w:szCs w:val="20"/>
              </w:rPr>
              <w:t>141,1</w:t>
            </w:r>
          </w:p>
        </w:tc>
        <w:tc>
          <w:tcPr>
            <w:tcW w:w="526" w:type="pct"/>
            <w:vAlign w:val="center"/>
          </w:tcPr>
          <w:p w:rsidR="005D3F5B" w:rsidRPr="00A5746B" w:rsidRDefault="005D3F5B" w:rsidP="005D3F5B">
            <w:pPr>
              <w:jc w:val="center"/>
              <w:rPr>
                <w:sz w:val="20"/>
                <w:szCs w:val="20"/>
              </w:rPr>
            </w:pPr>
            <w:r w:rsidRPr="00A5746B">
              <w:rPr>
                <w:sz w:val="20"/>
                <w:szCs w:val="20"/>
              </w:rPr>
              <w:t>923,2</w:t>
            </w:r>
          </w:p>
        </w:tc>
        <w:tc>
          <w:tcPr>
            <w:tcW w:w="534" w:type="pct"/>
            <w:shd w:val="clear" w:color="auto" w:fill="auto"/>
            <w:noWrap/>
            <w:vAlign w:val="center"/>
          </w:tcPr>
          <w:p w:rsidR="005D3F5B" w:rsidRPr="00A5746B" w:rsidRDefault="005D3F5B" w:rsidP="005D3F5B">
            <w:pPr>
              <w:jc w:val="center"/>
              <w:rPr>
                <w:sz w:val="20"/>
                <w:szCs w:val="20"/>
              </w:rPr>
            </w:pPr>
            <w:r w:rsidRPr="00A5746B">
              <w:rPr>
                <w:sz w:val="20"/>
                <w:szCs w:val="20"/>
              </w:rPr>
              <w:t>5208,5</w:t>
            </w:r>
          </w:p>
        </w:tc>
        <w:tc>
          <w:tcPr>
            <w:tcW w:w="602" w:type="pct"/>
            <w:shd w:val="clear" w:color="auto" w:fill="auto"/>
            <w:noWrap/>
            <w:vAlign w:val="center"/>
          </w:tcPr>
          <w:p w:rsidR="005D3F5B" w:rsidRPr="00A5746B" w:rsidRDefault="005D3F5B">
            <w:pPr>
              <w:jc w:val="center"/>
              <w:rPr>
                <w:sz w:val="20"/>
                <w:szCs w:val="20"/>
              </w:rPr>
            </w:pPr>
            <w:r w:rsidRPr="00A5746B">
              <w:rPr>
                <w:sz w:val="20"/>
                <w:szCs w:val="20"/>
              </w:rPr>
              <w:t>5208,5</w:t>
            </w:r>
          </w:p>
        </w:tc>
      </w:tr>
      <w:tr w:rsidR="005D3F5B" w:rsidRPr="00A5746B" w:rsidTr="00051F3D">
        <w:trPr>
          <w:cantSplit/>
          <w:trHeight w:val="20"/>
        </w:trPr>
        <w:tc>
          <w:tcPr>
            <w:tcW w:w="403" w:type="pct"/>
            <w:shd w:val="clear" w:color="auto" w:fill="auto"/>
            <w:vAlign w:val="center"/>
          </w:tcPr>
          <w:p w:rsidR="005D3F5B" w:rsidRPr="00A5746B" w:rsidRDefault="005D3F5B" w:rsidP="003B51AE">
            <w:pPr>
              <w:pStyle w:val="ab"/>
              <w:jc w:val="center"/>
              <w:rPr>
                <w:sz w:val="22"/>
                <w:szCs w:val="22"/>
              </w:rPr>
            </w:pPr>
            <w:r w:rsidRPr="00A5746B">
              <w:rPr>
                <w:sz w:val="22"/>
                <w:szCs w:val="22"/>
              </w:rPr>
              <w:t>6</w:t>
            </w:r>
          </w:p>
        </w:tc>
        <w:tc>
          <w:tcPr>
            <w:tcW w:w="1879" w:type="pct"/>
            <w:shd w:val="clear" w:color="auto" w:fill="auto"/>
            <w:noWrap/>
            <w:vAlign w:val="center"/>
          </w:tcPr>
          <w:p w:rsidR="005D3F5B" w:rsidRPr="00A5746B" w:rsidRDefault="005D3F5B" w:rsidP="003B51AE">
            <w:pPr>
              <w:jc w:val="center"/>
              <w:rPr>
                <w:sz w:val="22"/>
              </w:rPr>
            </w:pPr>
            <w:r w:rsidRPr="00A5746B">
              <w:rPr>
                <w:sz w:val="22"/>
              </w:rPr>
              <w:t>Котельная (п.Яр, ул. Ф.Васильева, 29а)</w:t>
            </w:r>
          </w:p>
        </w:tc>
        <w:tc>
          <w:tcPr>
            <w:tcW w:w="556" w:type="pct"/>
            <w:vAlign w:val="center"/>
          </w:tcPr>
          <w:p w:rsidR="005D3F5B" w:rsidRPr="00A5746B" w:rsidRDefault="005D3F5B">
            <w:pPr>
              <w:jc w:val="center"/>
              <w:rPr>
                <w:sz w:val="20"/>
                <w:szCs w:val="20"/>
              </w:rPr>
            </w:pPr>
            <w:r w:rsidRPr="00A5746B">
              <w:rPr>
                <w:sz w:val="20"/>
                <w:szCs w:val="20"/>
              </w:rPr>
              <w:t>7005,9</w:t>
            </w:r>
          </w:p>
        </w:tc>
        <w:tc>
          <w:tcPr>
            <w:tcW w:w="500" w:type="pct"/>
            <w:vAlign w:val="center"/>
          </w:tcPr>
          <w:p w:rsidR="005D3F5B" w:rsidRPr="00A5746B" w:rsidRDefault="005D3F5B">
            <w:pPr>
              <w:jc w:val="center"/>
              <w:rPr>
                <w:sz w:val="20"/>
                <w:szCs w:val="20"/>
              </w:rPr>
            </w:pPr>
            <w:r w:rsidRPr="00A5746B">
              <w:rPr>
                <w:sz w:val="20"/>
                <w:szCs w:val="20"/>
              </w:rPr>
              <w:t>157,5</w:t>
            </w:r>
          </w:p>
        </w:tc>
        <w:tc>
          <w:tcPr>
            <w:tcW w:w="526" w:type="pct"/>
            <w:vAlign w:val="center"/>
          </w:tcPr>
          <w:p w:rsidR="005D3F5B" w:rsidRPr="00A5746B" w:rsidRDefault="005D3F5B" w:rsidP="005D3F5B">
            <w:pPr>
              <w:jc w:val="center"/>
              <w:rPr>
                <w:sz w:val="20"/>
                <w:szCs w:val="20"/>
              </w:rPr>
            </w:pPr>
            <w:r w:rsidRPr="00A5746B">
              <w:rPr>
                <w:sz w:val="20"/>
                <w:szCs w:val="20"/>
              </w:rPr>
              <w:t>614,1</w:t>
            </w:r>
          </w:p>
        </w:tc>
        <w:tc>
          <w:tcPr>
            <w:tcW w:w="534" w:type="pct"/>
            <w:shd w:val="clear" w:color="auto" w:fill="auto"/>
            <w:noWrap/>
            <w:vAlign w:val="center"/>
          </w:tcPr>
          <w:p w:rsidR="005D3F5B" w:rsidRPr="00A5746B" w:rsidRDefault="005D3F5B" w:rsidP="005D3F5B">
            <w:pPr>
              <w:jc w:val="center"/>
              <w:rPr>
                <w:sz w:val="20"/>
                <w:szCs w:val="20"/>
              </w:rPr>
            </w:pPr>
            <w:r w:rsidRPr="00A5746B">
              <w:rPr>
                <w:sz w:val="20"/>
                <w:szCs w:val="20"/>
              </w:rPr>
              <w:t>6234,3</w:t>
            </w:r>
          </w:p>
        </w:tc>
        <w:tc>
          <w:tcPr>
            <w:tcW w:w="602" w:type="pct"/>
            <w:shd w:val="clear" w:color="auto" w:fill="auto"/>
            <w:noWrap/>
            <w:vAlign w:val="center"/>
          </w:tcPr>
          <w:p w:rsidR="005D3F5B" w:rsidRPr="00A5746B" w:rsidRDefault="005D3F5B">
            <w:pPr>
              <w:jc w:val="center"/>
              <w:rPr>
                <w:sz w:val="20"/>
                <w:szCs w:val="20"/>
              </w:rPr>
            </w:pPr>
            <w:r w:rsidRPr="00A5746B">
              <w:rPr>
                <w:sz w:val="20"/>
                <w:szCs w:val="20"/>
              </w:rPr>
              <w:t>6234,3</w:t>
            </w:r>
          </w:p>
        </w:tc>
      </w:tr>
      <w:tr w:rsidR="005D3F5B" w:rsidRPr="00A5746B" w:rsidTr="00051F3D">
        <w:trPr>
          <w:cantSplit/>
          <w:trHeight w:val="20"/>
        </w:trPr>
        <w:tc>
          <w:tcPr>
            <w:tcW w:w="403" w:type="pct"/>
            <w:shd w:val="clear" w:color="auto" w:fill="auto"/>
            <w:vAlign w:val="center"/>
          </w:tcPr>
          <w:p w:rsidR="005D3F5B" w:rsidRPr="00A5746B" w:rsidRDefault="005D3F5B" w:rsidP="003B51AE">
            <w:pPr>
              <w:pStyle w:val="ab"/>
              <w:jc w:val="center"/>
              <w:rPr>
                <w:sz w:val="22"/>
                <w:szCs w:val="22"/>
              </w:rPr>
            </w:pPr>
            <w:r w:rsidRPr="00A5746B">
              <w:rPr>
                <w:sz w:val="22"/>
                <w:szCs w:val="22"/>
              </w:rPr>
              <w:t>7</w:t>
            </w:r>
          </w:p>
        </w:tc>
        <w:tc>
          <w:tcPr>
            <w:tcW w:w="1879" w:type="pct"/>
            <w:shd w:val="clear" w:color="auto" w:fill="auto"/>
            <w:noWrap/>
            <w:vAlign w:val="center"/>
          </w:tcPr>
          <w:p w:rsidR="005D3F5B" w:rsidRPr="00A5746B" w:rsidRDefault="005D3F5B" w:rsidP="003B51AE">
            <w:pPr>
              <w:jc w:val="center"/>
              <w:rPr>
                <w:sz w:val="22"/>
              </w:rPr>
            </w:pPr>
            <w:r w:rsidRPr="00A5746B">
              <w:rPr>
                <w:sz w:val="22"/>
              </w:rPr>
              <w:t>Котельная (д.Зюино, ул. Школьная, 77а)</w:t>
            </w:r>
          </w:p>
        </w:tc>
        <w:tc>
          <w:tcPr>
            <w:tcW w:w="556" w:type="pct"/>
            <w:vAlign w:val="center"/>
          </w:tcPr>
          <w:p w:rsidR="005D3F5B" w:rsidRPr="00A5746B" w:rsidRDefault="005D3F5B">
            <w:pPr>
              <w:jc w:val="center"/>
              <w:rPr>
                <w:sz w:val="20"/>
                <w:szCs w:val="20"/>
              </w:rPr>
            </w:pPr>
            <w:r w:rsidRPr="00A5746B">
              <w:rPr>
                <w:sz w:val="20"/>
                <w:szCs w:val="20"/>
              </w:rPr>
              <w:t>615,8</w:t>
            </w:r>
          </w:p>
        </w:tc>
        <w:tc>
          <w:tcPr>
            <w:tcW w:w="500" w:type="pct"/>
            <w:vAlign w:val="center"/>
          </w:tcPr>
          <w:p w:rsidR="005D3F5B" w:rsidRPr="00A5746B" w:rsidRDefault="005D3F5B">
            <w:pPr>
              <w:jc w:val="center"/>
              <w:rPr>
                <w:sz w:val="20"/>
                <w:szCs w:val="20"/>
              </w:rPr>
            </w:pPr>
            <w:r w:rsidRPr="00A5746B">
              <w:rPr>
                <w:sz w:val="20"/>
                <w:szCs w:val="20"/>
              </w:rPr>
              <w:t>13,8</w:t>
            </w:r>
          </w:p>
        </w:tc>
        <w:tc>
          <w:tcPr>
            <w:tcW w:w="526" w:type="pct"/>
            <w:vAlign w:val="center"/>
          </w:tcPr>
          <w:p w:rsidR="005D3F5B" w:rsidRPr="00A5746B" w:rsidRDefault="005D3F5B" w:rsidP="005D3F5B">
            <w:pPr>
              <w:jc w:val="center"/>
              <w:rPr>
                <w:sz w:val="20"/>
                <w:szCs w:val="20"/>
              </w:rPr>
            </w:pPr>
            <w:r w:rsidRPr="00A5746B">
              <w:rPr>
                <w:sz w:val="20"/>
                <w:szCs w:val="20"/>
              </w:rPr>
              <w:t>16,4</w:t>
            </w:r>
          </w:p>
        </w:tc>
        <w:tc>
          <w:tcPr>
            <w:tcW w:w="534" w:type="pct"/>
            <w:shd w:val="clear" w:color="auto" w:fill="auto"/>
            <w:noWrap/>
            <w:vAlign w:val="center"/>
          </w:tcPr>
          <w:p w:rsidR="005D3F5B" w:rsidRPr="00A5746B" w:rsidRDefault="005D3F5B" w:rsidP="005D3F5B">
            <w:pPr>
              <w:jc w:val="center"/>
              <w:rPr>
                <w:sz w:val="20"/>
                <w:szCs w:val="20"/>
              </w:rPr>
            </w:pPr>
            <w:r w:rsidRPr="00A5746B">
              <w:rPr>
                <w:sz w:val="20"/>
                <w:szCs w:val="20"/>
              </w:rPr>
              <w:t>585,6</w:t>
            </w:r>
          </w:p>
        </w:tc>
        <w:tc>
          <w:tcPr>
            <w:tcW w:w="602" w:type="pct"/>
            <w:shd w:val="clear" w:color="auto" w:fill="auto"/>
            <w:noWrap/>
            <w:vAlign w:val="center"/>
          </w:tcPr>
          <w:p w:rsidR="005D3F5B" w:rsidRPr="00A5746B" w:rsidRDefault="005D3F5B">
            <w:pPr>
              <w:jc w:val="center"/>
              <w:rPr>
                <w:sz w:val="20"/>
                <w:szCs w:val="20"/>
              </w:rPr>
            </w:pPr>
            <w:r w:rsidRPr="00A5746B">
              <w:rPr>
                <w:sz w:val="20"/>
                <w:szCs w:val="20"/>
              </w:rPr>
              <w:t>585,6</w:t>
            </w:r>
          </w:p>
        </w:tc>
      </w:tr>
      <w:tr w:rsidR="005D3F5B" w:rsidRPr="00A5746B" w:rsidTr="00051F3D">
        <w:trPr>
          <w:cantSplit/>
          <w:trHeight w:val="20"/>
        </w:trPr>
        <w:tc>
          <w:tcPr>
            <w:tcW w:w="403" w:type="pct"/>
            <w:shd w:val="clear" w:color="auto" w:fill="auto"/>
            <w:vAlign w:val="center"/>
          </w:tcPr>
          <w:p w:rsidR="005D3F5B" w:rsidRPr="00A5746B" w:rsidRDefault="005D3F5B" w:rsidP="003B51AE">
            <w:pPr>
              <w:pStyle w:val="ab"/>
              <w:jc w:val="center"/>
              <w:rPr>
                <w:sz w:val="22"/>
                <w:szCs w:val="22"/>
              </w:rPr>
            </w:pPr>
            <w:r w:rsidRPr="00A5746B">
              <w:rPr>
                <w:sz w:val="22"/>
                <w:szCs w:val="22"/>
              </w:rPr>
              <w:t>8</w:t>
            </w:r>
          </w:p>
        </w:tc>
        <w:tc>
          <w:tcPr>
            <w:tcW w:w="1879" w:type="pct"/>
            <w:shd w:val="clear" w:color="auto" w:fill="auto"/>
            <w:noWrap/>
            <w:vAlign w:val="center"/>
          </w:tcPr>
          <w:p w:rsidR="005D3F5B" w:rsidRPr="00A5746B" w:rsidRDefault="005D3F5B" w:rsidP="003B51AE">
            <w:pPr>
              <w:jc w:val="center"/>
              <w:rPr>
                <w:sz w:val="22"/>
              </w:rPr>
            </w:pPr>
            <w:r w:rsidRPr="00A5746B">
              <w:rPr>
                <w:sz w:val="22"/>
              </w:rPr>
              <w:t>Котельная (д.Бачумово, ул. Школ</w:t>
            </w:r>
            <w:r w:rsidRPr="00A5746B">
              <w:rPr>
                <w:sz w:val="22"/>
              </w:rPr>
              <w:t>ь</w:t>
            </w:r>
            <w:r w:rsidRPr="00A5746B">
              <w:rPr>
                <w:sz w:val="22"/>
              </w:rPr>
              <w:t>ная, 17а)</w:t>
            </w:r>
          </w:p>
        </w:tc>
        <w:tc>
          <w:tcPr>
            <w:tcW w:w="556" w:type="pct"/>
            <w:vAlign w:val="center"/>
          </w:tcPr>
          <w:p w:rsidR="005D3F5B" w:rsidRPr="00A5746B" w:rsidRDefault="005D3F5B">
            <w:pPr>
              <w:jc w:val="center"/>
              <w:rPr>
                <w:sz w:val="20"/>
                <w:szCs w:val="20"/>
              </w:rPr>
            </w:pPr>
            <w:r w:rsidRPr="00A5746B">
              <w:rPr>
                <w:sz w:val="20"/>
                <w:szCs w:val="20"/>
              </w:rPr>
              <w:t>745,7</w:t>
            </w:r>
          </w:p>
        </w:tc>
        <w:tc>
          <w:tcPr>
            <w:tcW w:w="500" w:type="pct"/>
            <w:vAlign w:val="center"/>
          </w:tcPr>
          <w:p w:rsidR="005D3F5B" w:rsidRPr="00A5746B" w:rsidRDefault="005D3F5B">
            <w:pPr>
              <w:jc w:val="center"/>
              <w:rPr>
                <w:sz w:val="20"/>
                <w:szCs w:val="20"/>
              </w:rPr>
            </w:pPr>
            <w:r w:rsidRPr="00A5746B">
              <w:rPr>
                <w:sz w:val="20"/>
                <w:szCs w:val="20"/>
              </w:rPr>
              <w:t>16,8</w:t>
            </w:r>
          </w:p>
        </w:tc>
        <w:tc>
          <w:tcPr>
            <w:tcW w:w="526" w:type="pct"/>
            <w:vAlign w:val="center"/>
          </w:tcPr>
          <w:p w:rsidR="005D3F5B" w:rsidRPr="00A5746B" w:rsidRDefault="005D3F5B" w:rsidP="005D3F5B">
            <w:pPr>
              <w:jc w:val="center"/>
              <w:rPr>
                <w:sz w:val="20"/>
                <w:szCs w:val="20"/>
              </w:rPr>
            </w:pPr>
            <w:r w:rsidRPr="00A5746B">
              <w:rPr>
                <w:sz w:val="20"/>
                <w:szCs w:val="20"/>
              </w:rPr>
              <w:t>98,4</w:t>
            </w:r>
          </w:p>
        </w:tc>
        <w:tc>
          <w:tcPr>
            <w:tcW w:w="534" w:type="pct"/>
            <w:shd w:val="clear" w:color="auto" w:fill="auto"/>
            <w:noWrap/>
            <w:vAlign w:val="center"/>
          </w:tcPr>
          <w:p w:rsidR="005D3F5B" w:rsidRPr="00A5746B" w:rsidRDefault="005D3F5B" w:rsidP="005D3F5B">
            <w:pPr>
              <w:jc w:val="center"/>
              <w:rPr>
                <w:sz w:val="20"/>
                <w:szCs w:val="20"/>
              </w:rPr>
            </w:pPr>
            <w:r w:rsidRPr="00A5746B">
              <w:rPr>
                <w:sz w:val="20"/>
                <w:szCs w:val="20"/>
              </w:rPr>
              <w:t>630,5</w:t>
            </w:r>
          </w:p>
        </w:tc>
        <w:tc>
          <w:tcPr>
            <w:tcW w:w="602" w:type="pct"/>
            <w:shd w:val="clear" w:color="auto" w:fill="auto"/>
            <w:noWrap/>
            <w:vAlign w:val="center"/>
          </w:tcPr>
          <w:p w:rsidR="005D3F5B" w:rsidRPr="00A5746B" w:rsidRDefault="005D3F5B">
            <w:pPr>
              <w:jc w:val="center"/>
              <w:rPr>
                <w:sz w:val="20"/>
                <w:szCs w:val="20"/>
              </w:rPr>
            </w:pPr>
            <w:r w:rsidRPr="00A5746B">
              <w:rPr>
                <w:sz w:val="20"/>
                <w:szCs w:val="20"/>
              </w:rPr>
              <w:t>630,5</w:t>
            </w:r>
          </w:p>
        </w:tc>
      </w:tr>
      <w:tr w:rsidR="005D3F5B" w:rsidRPr="00A5746B" w:rsidTr="00051F3D">
        <w:trPr>
          <w:cantSplit/>
          <w:trHeight w:val="20"/>
        </w:trPr>
        <w:tc>
          <w:tcPr>
            <w:tcW w:w="403" w:type="pct"/>
            <w:shd w:val="clear" w:color="auto" w:fill="auto"/>
            <w:vAlign w:val="center"/>
          </w:tcPr>
          <w:p w:rsidR="005D3F5B" w:rsidRPr="00A5746B" w:rsidRDefault="005D3F5B" w:rsidP="003B51AE">
            <w:pPr>
              <w:pStyle w:val="ab"/>
              <w:jc w:val="center"/>
              <w:rPr>
                <w:sz w:val="22"/>
                <w:szCs w:val="22"/>
              </w:rPr>
            </w:pPr>
            <w:r w:rsidRPr="00A5746B">
              <w:rPr>
                <w:sz w:val="22"/>
                <w:szCs w:val="22"/>
              </w:rPr>
              <w:t>9</w:t>
            </w:r>
          </w:p>
        </w:tc>
        <w:tc>
          <w:tcPr>
            <w:tcW w:w="1879" w:type="pct"/>
            <w:shd w:val="clear" w:color="auto" w:fill="auto"/>
            <w:noWrap/>
            <w:vAlign w:val="center"/>
          </w:tcPr>
          <w:p w:rsidR="005D3F5B" w:rsidRPr="00A5746B" w:rsidRDefault="005D3F5B" w:rsidP="003B51AE">
            <w:pPr>
              <w:jc w:val="center"/>
              <w:rPr>
                <w:sz w:val="22"/>
              </w:rPr>
            </w:pPr>
            <w:r w:rsidRPr="00A5746B">
              <w:rPr>
                <w:sz w:val="22"/>
              </w:rPr>
              <w:t>Котельная (д. Ворца, ул. Чапаевская, 66)</w:t>
            </w:r>
          </w:p>
        </w:tc>
        <w:tc>
          <w:tcPr>
            <w:tcW w:w="556" w:type="pct"/>
            <w:vAlign w:val="center"/>
          </w:tcPr>
          <w:p w:rsidR="005D3F5B" w:rsidRPr="00A5746B" w:rsidRDefault="005D3F5B">
            <w:pPr>
              <w:jc w:val="center"/>
              <w:rPr>
                <w:sz w:val="20"/>
                <w:szCs w:val="20"/>
              </w:rPr>
            </w:pPr>
            <w:r w:rsidRPr="00A5746B">
              <w:rPr>
                <w:sz w:val="20"/>
                <w:szCs w:val="20"/>
              </w:rPr>
              <w:t>651,6</w:t>
            </w:r>
          </w:p>
        </w:tc>
        <w:tc>
          <w:tcPr>
            <w:tcW w:w="500" w:type="pct"/>
            <w:vAlign w:val="center"/>
          </w:tcPr>
          <w:p w:rsidR="005D3F5B" w:rsidRPr="00A5746B" w:rsidRDefault="005D3F5B">
            <w:pPr>
              <w:jc w:val="center"/>
              <w:rPr>
                <w:sz w:val="20"/>
                <w:szCs w:val="20"/>
              </w:rPr>
            </w:pPr>
            <w:r w:rsidRPr="00A5746B">
              <w:rPr>
                <w:sz w:val="20"/>
                <w:szCs w:val="20"/>
              </w:rPr>
              <w:t>14,7</w:t>
            </w:r>
          </w:p>
        </w:tc>
        <w:tc>
          <w:tcPr>
            <w:tcW w:w="526" w:type="pct"/>
            <w:vAlign w:val="center"/>
          </w:tcPr>
          <w:p w:rsidR="005D3F5B" w:rsidRPr="00A5746B" w:rsidRDefault="005D3F5B" w:rsidP="005D3F5B">
            <w:pPr>
              <w:jc w:val="center"/>
              <w:rPr>
                <w:sz w:val="20"/>
                <w:szCs w:val="20"/>
              </w:rPr>
            </w:pPr>
            <w:r w:rsidRPr="00A5746B">
              <w:rPr>
                <w:sz w:val="20"/>
                <w:szCs w:val="20"/>
              </w:rPr>
              <w:t>66,4</w:t>
            </w:r>
          </w:p>
        </w:tc>
        <w:tc>
          <w:tcPr>
            <w:tcW w:w="534" w:type="pct"/>
            <w:shd w:val="clear" w:color="auto" w:fill="auto"/>
            <w:noWrap/>
            <w:vAlign w:val="center"/>
          </w:tcPr>
          <w:p w:rsidR="005D3F5B" w:rsidRPr="00A5746B" w:rsidRDefault="005D3F5B" w:rsidP="005D3F5B">
            <w:pPr>
              <w:jc w:val="center"/>
              <w:rPr>
                <w:sz w:val="20"/>
                <w:szCs w:val="20"/>
              </w:rPr>
            </w:pPr>
            <w:r w:rsidRPr="00A5746B">
              <w:rPr>
                <w:sz w:val="20"/>
                <w:szCs w:val="20"/>
              </w:rPr>
              <w:t>570,6</w:t>
            </w:r>
          </w:p>
        </w:tc>
        <w:tc>
          <w:tcPr>
            <w:tcW w:w="602" w:type="pct"/>
            <w:shd w:val="clear" w:color="auto" w:fill="auto"/>
            <w:noWrap/>
            <w:vAlign w:val="center"/>
          </w:tcPr>
          <w:p w:rsidR="005D3F5B" w:rsidRPr="00A5746B" w:rsidRDefault="005D3F5B">
            <w:pPr>
              <w:jc w:val="center"/>
              <w:rPr>
                <w:sz w:val="20"/>
                <w:szCs w:val="20"/>
              </w:rPr>
            </w:pPr>
            <w:r w:rsidRPr="00A5746B">
              <w:rPr>
                <w:sz w:val="20"/>
                <w:szCs w:val="20"/>
              </w:rPr>
              <w:t>570,6</w:t>
            </w:r>
          </w:p>
        </w:tc>
      </w:tr>
      <w:tr w:rsidR="005D3F5B" w:rsidRPr="00A5746B" w:rsidTr="00051F3D">
        <w:trPr>
          <w:cantSplit/>
          <w:trHeight w:val="20"/>
        </w:trPr>
        <w:tc>
          <w:tcPr>
            <w:tcW w:w="403" w:type="pct"/>
            <w:shd w:val="clear" w:color="auto" w:fill="auto"/>
            <w:vAlign w:val="center"/>
          </w:tcPr>
          <w:p w:rsidR="005D3F5B" w:rsidRPr="00A5746B" w:rsidRDefault="005D3F5B" w:rsidP="003B51AE">
            <w:pPr>
              <w:pStyle w:val="ab"/>
              <w:jc w:val="center"/>
              <w:rPr>
                <w:sz w:val="22"/>
                <w:szCs w:val="22"/>
              </w:rPr>
            </w:pPr>
            <w:r w:rsidRPr="00A5746B">
              <w:rPr>
                <w:sz w:val="22"/>
                <w:szCs w:val="22"/>
              </w:rPr>
              <w:t>10</w:t>
            </w:r>
          </w:p>
        </w:tc>
        <w:tc>
          <w:tcPr>
            <w:tcW w:w="1879" w:type="pct"/>
            <w:shd w:val="clear" w:color="auto" w:fill="auto"/>
            <w:noWrap/>
            <w:vAlign w:val="center"/>
          </w:tcPr>
          <w:p w:rsidR="005D3F5B" w:rsidRPr="00A5746B" w:rsidRDefault="005D3F5B" w:rsidP="003B51AE">
            <w:pPr>
              <w:jc w:val="center"/>
              <w:rPr>
                <w:sz w:val="22"/>
              </w:rPr>
            </w:pPr>
            <w:r w:rsidRPr="00A5746B">
              <w:rPr>
                <w:sz w:val="22"/>
              </w:rPr>
              <w:t>Котельная (с.Укан, ул. Советская, 15б)</w:t>
            </w:r>
          </w:p>
        </w:tc>
        <w:tc>
          <w:tcPr>
            <w:tcW w:w="556" w:type="pct"/>
            <w:vAlign w:val="center"/>
          </w:tcPr>
          <w:p w:rsidR="005D3F5B" w:rsidRPr="00A5746B" w:rsidRDefault="005D3F5B">
            <w:pPr>
              <w:jc w:val="center"/>
              <w:rPr>
                <w:sz w:val="20"/>
                <w:szCs w:val="20"/>
              </w:rPr>
            </w:pPr>
            <w:r w:rsidRPr="00A5746B">
              <w:rPr>
                <w:sz w:val="20"/>
                <w:szCs w:val="20"/>
              </w:rPr>
              <w:t>683,9</w:t>
            </w:r>
          </w:p>
        </w:tc>
        <w:tc>
          <w:tcPr>
            <w:tcW w:w="500" w:type="pct"/>
            <w:vAlign w:val="center"/>
          </w:tcPr>
          <w:p w:rsidR="005D3F5B" w:rsidRPr="00A5746B" w:rsidRDefault="005D3F5B">
            <w:pPr>
              <w:jc w:val="center"/>
              <w:rPr>
                <w:sz w:val="20"/>
                <w:szCs w:val="20"/>
              </w:rPr>
            </w:pPr>
            <w:r w:rsidRPr="00A5746B">
              <w:rPr>
                <w:sz w:val="20"/>
                <w:szCs w:val="20"/>
              </w:rPr>
              <w:t>15,4</w:t>
            </w:r>
          </w:p>
        </w:tc>
        <w:tc>
          <w:tcPr>
            <w:tcW w:w="526" w:type="pct"/>
            <w:vAlign w:val="center"/>
          </w:tcPr>
          <w:p w:rsidR="005D3F5B" w:rsidRPr="00A5746B" w:rsidRDefault="005D3F5B" w:rsidP="005D3F5B">
            <w:pPr>
              <w:jc w:val="center"/>
              <w:rPr>
                <w:sz w:val="20"/>
                <w:szCs w:val="20"/>
              </w:rPr>
            </w:pPr>
            <w:r w:rsidRPr="00A5746B">
              <w:rPr>
                <w:sz w:val="20"/>
                <w:szCs w:val="20"/>
              </w:rPr>
              <w:t>53,2</w:t>
            </w:r>
          </w:p>
        </w:tc>
        <w:tc>
          <w:tcPr>
            <w:tcW w:w="534" w:type="pct"/>
            <w:shd w:val="clear" w:color="auto" w:fill="auto"/>
            <w:noWrap/>
            <w:vAlign w:val="center"/>
          </w:tcPr>
          <w:p w:rsidR="005D3F5B" w:rsidRPr="00A5746B" w:rsidRDefault="005D3F5B" w:rsidP="005D3F5B">
            <w:pPr>
              <w:jc w:val="center"/>
              <w:rPr>
                <w:sz w:val="20"/>
                <w:szCs w:val="20"/>
              </w:rPr>
            </w:pPr>
            <w:r w:rsidRPr="00A5746B">
              <w:rPr>
                <w:sz w:val="20"/>
                <w:szCs w:val="20"/>
              </w:rPr>
              <w:t>615,3</w:t>
            </w:r>
          </w:p>
        </w:tc>
        <w:tc>
          <w:tcPr>
            <w:tcW w:w="602" w:type="pct"/>
            <w:shd w:val="clear" w:color="auto" w:fill="auto"/>
            <w:noWrap/>
            <w:vAlign w:val="center"/>
          </w:tcPr>
          <w:p w:rsidR="005D3F5B" w:rsidRPr="00A5746B" w:rsidRDefault="005D3F5B">
            <w:pPr>
              <w:jc w:val="center"/>
              <w:rPr>
                <w:sz w:val="20"/>
                <w:szCs w:val="20"/>
              </w:rPr>
            </w:pPr>
            <w:r w:rsidRPr="00A5746B">
              <w:rPr>
                <w:sz w:val="20"/>
                <w:szCs w:val="20"/>
              </w:rPr>
              <w:t>615,3</w:t>
            </w:r>
          </w:p>
        </w:tc>
      </w:tr>
      <w:tr w:rsidR="005D3F5B" w:rsidRPr="00A5746B" w:rsidTr="00051F3D">
        <w:trPr>
          <w:cantSplit/>
          <w:trHeight w:val="20"/>
        </w:trPr>
        <w:tc>
          <w:tcPr>
            <w:tcW w:w="403" w:type="pct"/>
            <w:shd w:val="clear" w:color="auto" w:fill="auto"/>
            <w:vAlign w:val="center"/>
          </w:tcPr>
          <w:p w:rsidR="005D3F5B" w:rsidRPr="00A5746B" w:rsidRDefault="005D3F5B" w:rsidP="003B51AE">
            <w:pPr>
              <w:pStyle w:val="ab"/>
              <w:jc w:val="center"/>
              <w:rPr>
                <w:sz w:val="22"/>
                <w:szCs w:val="22"/>
              </w:rPr>
            </w:pPr>
            <w:r w:rsidRPr="00A5746B">
              <w:rPr>
                <w:sz w:val="22"/>
                <w:szCs w:val="22"/>
              </w:rPr>
              <w:t>11</w:t>
            </w:r>
          </w:p>
        </w:tc>
        <w:tc>
          <w:tcPr>
            <w:tcW w:w="1879" w:type="pct"/>
            <w:shd w:val="clear" w:color="auto" w:fill="auto"/>
            <w:noWrap/>
            <w:vAlign w:val="center"/>
          </w:tcPr>
          <w:p w:rsidR="005D3F5B" w:rsidRPr="00A5746B" w:rsidRDefault="005D3F5B" w:rsidP="003B51AE">
            <w:pPr>
              <w:jc w:val="center"/>
              <w:rPr>
                <w:sz w:val="22"/>
              </w:rPr>
            </w:pPr>
            <w:r w:rsidRPr="00A5746B">
              <w:rPr>
                <w:sz w:val="22"/>
              </w:rPr>
              <w:t>Котельная (п. Яр, ул. Ворошилова, 10ж)</w:t>
            </w:r>
          </w:p>
        </w:tc>
        <w:tc>
          <w:tcPr>
            <w:tcW w:w="556" w:type="pct"/>
            <w:vAlign w:val="center"/>
          </w:tcPr>
          <w:p w:rsidR="005D3F5B" w:rsidRPr="00A5746B" w:rsidRDefault="005D3F5B">
            <w:pPr>
              <w:jc w:val="center"/>
              <w:rPr>
                <w:sz w:val="20"/>
                <w:szCs w:val="20"/>
              </w:rPr>
            </w:pPr>
            <w:r w:rsidRPr="00A5746B">
              <w:rPr>
                <w:sz w:val="20"/>
                <w:szCs w:val="20"/>
              </w:rPr>
              <w:t>3390,3</w:t>
            </w:r>
          </w:p>
        </w:tc>
        <w:tc>
          <w:tcPr>
            <w:tcW w:w="500" w:type="pct"/>
            <w:vAlign w:val="center"/>
          </w:tcPr>
          <w:p w:rsidR="005D3F5B" w:rsidRPr="00A5746B" w:rsidRDefault="005D3F5B">
            <w:pPr>
              <w:jc w:val="center"/>
              <w:rPr>
                <w:sz w:val="20"/>
                <w:szCs w:val="20"/>
              </w:rPr>
            </w:pPr>
            <w:r w:rsidRPr="00A5746B">
              <w:rPr>
                <w:sz w:val="20"/>
                <w:szCs w:val="20"/>
              </w:rPr>
              <w:t>76,2</w:t>
            </w:r>
          </w:p>
        </w:tc>
        <w:tc>
          <w:tcPr>
            <w:tcW w:w="526" w:type="pct"/>
            <w:vAlign w:val="center"/>
          </w:tcPr>
          <w:p w:rsidR="005D3F5B" w:rsidRPr="00A5746B" w:rsidRDefault="005D3F5B" w:rsidP="005D3F5B">
            <w:pPr>
              <w:jc w:val="center"/>
              <w:rPr>
                <w:sz w:val="20"/>
                <w:szCs w:val="20"/>
              </w:rPr>
            </w:pPr>
            <w:r w:rsidRPr="00A5746B">
              <w:rPr>
                <w:sz w:val="20"/>
                <w:szCs w:val="20"/>
              </w:rPr>
              <w:t>0,0</w:t>
            </w:r>
          </w:p>
        </w:tc>
        <w:tc>
          <w:tcPr>
            <w:tcW w:w="534" w:type="pct"/>
            <w:shd w:val="clear" w:color="auto" w:fill="auto"/>
            <w:noWrap/>
            <w:vAlign w:val="center"/>
          </w:tcPr>
          <w:p w:rsidR="005D3F5B" w:rsidRPr="00A5746B" w:rsidRDefault="005D3F5B" w:rsidP="005D3F5B">
            <w:pPr>
              <w:jc w:val="center"/>
              <w:rPr>
                <w:sz w:val="20"/>
                <w:szCs w:val="20"/>
              </w:rPr>
            </w:pPr>
            <w:r w:rsidRPr="00A5746B">
              <w:rPr>
                <w:sz w:val="20"/>
                <w:szCs w:val="20"/>
              </w:rPr>
              <w:t>3314,0</w:t>
            </w:r>
          </w:p>
        </w:tc>
        <w:tc>
          <w:tcPr>
            <w:tcW w:w="602" w:type="pct"/>
            <w:shd w:val="clear" w:color="auto" w:fill="auto"/>
            <w:noWrap/>
            <w:vAlign w:val="center"/>
          </w:tcPr>
          <w:p w:rsidR="005D3F5B" w:rsidRPr="00A5746B" w:rsidRDefault="005D3F5B">
            <w:pPr>
              <w:jc w:val="center"/>
              <w:rPr>
                <w:sz w:val="20"/>
                <w:szCs w:val="20"/>
              </w:rPr>
            </w:pPr>
            <w:r w:rsidRPr="00A5746B">
              <w:rPr>
                <w:sz w:val="20"/>
                <w:szCs w:val="20"/>
              </w:rPr>
              <w:t>3314,0</w:t>
            </w:r>
          </w:p>
        </w:tc>
      </w:tr>
      <w:tr w:rsidR="005D3F5B" w:rsidRPr="00A5746B" w:rsidTr="00051F3D">
        <w:trPr>
          <w:cantSplit/>
          <w:trHeight w:val="20"/>
        </w:trPr>
        <w:tc>
          <w:tcPr>
            <w:tcW w:w="403" w:type="pct"/>
            <w:shd w:val="clear" w:color="auto" w:fill="auto"/>
            <w:vAlign w:val="center"/>
          </w:tcPr>
          <w:p w:rsidR="005D3F5B" w:rsidRPr="00A5746B" w:rsidRDefault="005D3F5B" w:rsidP="003B51AE">
            <w:pPr>
              <w:pStyle w:val="ab"/>
              <w:jc w:val="center"/>
              <w:rPr>
                <w:sz w:val="22"/>
                <w:szCs w:val="22"/>
              </w:rPr>
            </w:pPr>
            <w:r w:rsidRPr="00A5746B">
              <w:rPr>
                <w:sz w:val="22"/>
                <w:szCs w:val="22"/>
              </w:rPr>
              <w:t>12</w:t>
            </w:r>
          </w:p>
        </w:tc>
        <w:tc>
          <w:tcPr>
            <w:tcW w:w="1879" w:type="pct"/>
            <w:shd w:val="clear" w:color="auto" w:fill="auto"/>
            <w:noWrap/>
            <w:vAlign w:val="center"/>
          </w:tcPr>
          <w:p w:rsidR="005D3F5B" w:rsidRPr="00A5746B" w:rsidRDefault="005D3F5B" w:rsidP="003B51AE">
            <w:pPr>
              <w:jc w:val="center"/>
              <w:rPr>
                <w:sz w:val="22"/>
              </w:rPr>
            </w:pPr>
            <w:r w:rsidRPr="00A5746B">
              <w:rPr>
                <w:sz w:val="22"/>
              </w:rPr>
              <w:t>Котельная (д.Бармашур, ул. Сове</w:t>
            </w:r>
            <w:r w:rsidRPr="00A5746B">
              <w:rPr>
                <w:sz w:val="22"/>
              </w:rPr>
              <w:t>т</w:t>
            </w:r>
            <w:r w:rsidRPr="00A5746B">
              <w:rPr>
                <w:sz w:val="22"/>
              </w:rPr>
              <w:t>ская, 42а)</w:t>
            </w:r>
          </w:p>
        </w:tc>
        <w:tc>
          <w:tcPr>
            <w:tcW w:w="556" w:type="pct"/>
            <w:vAlign w:val="center"/>
          </w:tcPr>
          <w:p w:rsidR="005D3F5B" w:rsidRPr="00A5746B" w:rsidRDefault="005D3F5B">
            <w:pPr>
              <w:jc w:val="center"/>
              <w:rPr>
                <w:sz w:val="20"/>
                <w:szCs w:val="20"/>
              </w:rPr>
            </w:pPr>
            <w:r w:rsidRPr="00A5746B">
              <w:rPr>
                <w:sz w:val="20"/>
                <w:szCs w:val="20"/>
              </w:rPr>
              <w:t>816,2</w:t>
            </w:r>
          </w:p>
        </w:tc>
        <w:tc>
          <w:tcPr>
            <w:tcW w:w="500" w:type="pct"/>
            <w:vAlign w:val="center"/>
          </w:tcPr>
          <w:p w:rsidR="005D3F5B" w:rsidRPr="00A5746B" w:rsidRDefault="005D3F5B">
            <w:pPr>
              <w:jc w:val="center"/>
              <w:rPr>
                <w:sz w:val="20"/>
                <w:szCs w:val="20"/>
              </w:rPr>
            </w:pPr>
            <w:r w:rsidRPr="00A5746B">
              <w:rPr>
                <w:sz w:val="20"/>
                <w:szCs w:val="20"/>
              </w:rPr>
              <w:t>18,4</w:t>
            </w:r>
          </w:p>
        </w:tc>
        <w:tc>
          <w:tcPr>
            <w:tcW w:w="526" w:type="pct"/>
            <w:vAlign w:val="center"/>
          </w:tcPr>
          <w:p w:rsidR="005D3F5B" w:rsidRPr="00A5746B" w:rsidRDefault="005D3F5B" w:rsidP="005D3F5B">
            <w:pPr>
              <w:jc w:val="center"/>
              <w:rPr>
                <w:sz w:val="20"/>
                <w:szCs w:val="20"/>
              </w:rPr>
            </w:pPr>
            <w:r w:rsidRPr="00A5746B">
              <w:rPr>
                <w:sz w:val="20"/>
                <w:szCs w:val="20"/>
              </w:rPr>
              <w:t>131,9</w:t>
            </w:r>
          </w:p>
        </w:tc>
        <w:tc>
          <w:tcPr>
            <w:tcW w:w="534" w:type="pct"/>
            <w:shd w:val="clear" w:color="auto" w:fill="auto"/>
            <w:noWrap/>
            <w:vAlign w:val="center"/>
          </w:tcPr>
          <w:p w:rsidR="005D3F5B" w:rsidRPr="00A5746B" w:rsidRDefault="005D3F5B" w:rsidP="005D3F5B">
            <w:pPr>
              <w:jc w:val="center"/>
              <w:rPr>
                <w:sz w:val="20"/>
                <w:szCs w:val="20"/>
              </w:rPr>
            </w:pPr>
            <w:r w:rsidRPr="00A5746B">
              <w:rPr>
                <w:sz w:val="20"/>
                <w:szCs w:val="20"/>
              </w:rPr>
              <w:t>665,9</w:t>
            </w:r>
          </w:p>
        </w:tc>
        <w:tc>
          <w:tcPr>
            <w:tcW w:w="602" w:type="pct"/>
            <w:shd w:val="clear" w:color="auto" w:fill="auto"/>
            <w:noWrap/>
            <w:vAlign w:val="center"/>
          </w:tcPr>
          <w:p w:rsidR="005D3F5B" w:rsidRPr="00A5746B" w:rsidRDefault="005D3F5B">
            <w:pPr>
              <w:jc w:val="center"/>
              <w:rPr>
                <w:sz w:val="20"/>
                <w:szCs w:val="20"/>
              </w:rPr>
            </w:pPr>
            <w:r w:rsidRPr="00A5746B">
              <w:rPr>
                <w:sz w:val="20"/>
                <w:szCs w:val="20"/>
              </w:rPr>
              <w:t>665,9</w:t>
            </w:r>
          </w:p>
        </w:tc>
      </w:tr>
      <w:tr w:rsidR="005D3F5B" w:rsidRPr="00A5746B" w:rsidTr="00051F3D">
        <w:trPr>
          <w:cantSplit/>
          <w:trHeight w:val="20"/>
        </w:trPr>
        <w:tc>
          <w:tcPr>
            <w:tcW w:w="403" w:type="pct"/>
            <w:shd w:val="clear" w:color="auto" w:fill="auto"/>
            <w:vAlign w:val="center"/>
          </w:tcPr>
          <w:p w:rsidR="005D3F5B" w:rsidRPr="00A5746B" w:rsidRDefault="005D3F5B" w:rsidP="003B51AE">
            <w:pPr>
              <w:pStyle w:val="ab"/>
              <w:jc w:val="center"/>
              <w:rPr>
                <w:sz w:val="22"/>
                <w:szCs w:val="22"/>
              </w:rPr>
            </w:pPr>
            <w:r w:rsidRPr="00A5746B">
              <w:rPr>
                <w:sz w:val="22"/>
                <w:szCs w:val="22"/>
              </w:rPr>
              <w:t>13</w:t>
            </w:r>
          </w:p>
        </w:tc>
        <w:tc>
          <w:tcPr>
            <w:tcW w:w="1879" w:type="pct"/>
            <w:shd w:val="clear" w:color="auto" w:fill="auto"/>
            <w:noWrap/>
            <w:vAlign w:val="center"/>
          </w:tcPr>
          <w:p w:rsidR="005D3F5B" w:rsidRPr="00A5746B" w:rsidRDefault="005D3F5B" w:rsidP="003B51AE">
            <w:pPr>
              <w:jc w:val="center"/>
              <w:rPr>
                <w:sz w:val="22"/>
              </w:rPr>
            </w:pPr>
            <w:r w:rsidRPr="00A5746B">
              <w:rPr>
                <w:sz w:val="22"/>
              </w:rPr>
              <w:t>Котельная (п.Яр, ул. Вокзальная, 21Б)</w:t>
            </w:r>
          </w:p>
        </w:tc>
        <w:tc>
          <w:tcPr>
            <w:tcW w:w="556" w:type="pct"/>
            <w:vAlign w:val="center"/>
          </w:tcPr>
          <w:p w:rsidR="005D3F5B" w:rsidRPr="00A5746B" w:rsidRDefault="005D3F5B">
            <w:pPr>
              <w:jc w:val="center"/>
              <w:rPr>
                <w:sz w:val="20"/>
                <w:szCs w:val="20"/>
              </w:rPr>
            </w:pPr>
            <w:r w:rsidRPr="00A5746B">
              <w:rPr>
                <w:sz w:val="20"/>
                <w:szCs w:val="20"/>
              </w:rPr>
              <w:t>87,6</w:t>
            </w:r>
          </w:p>
        </w:tc>
        <w:tc>
          <w:tcPr>
            <w:tcW w:w="500" w:type="pct"/>
            <w:vAlign w:val="center"/>
          </w:tcPr>
          <w:p w:rsidR="005D3F5B" w:rsidRPr="00A5746B" w:rsidRDefault="005D3F5B">
            <w:pPr>
              <w:jc w:val="center"/>
              <w:rPr>
                <w:sz w:val="20"/>
                <w:szCs w:val="20"/>
              </w:rPr>
            </w:pPr>
            <w:r w:rsidRPr="00A5746B">
              <w:rPr>
                <w:sz w:val="20"/>
                <w:szCs w:val="20"/>
              </w:rPr>
              <w:t>2,0</w:t>
            </w:r>
          </w:p>
        </w:tc>
        <w:tc>
          <w:tcPr>
            <w:tcW w:w="526" w:type="pct"/>
            <w:vAlign w:val="center"/>
          </w:tcPr>
          <w:p w:rsidR="005D3F5B" w:rsidRPr="00A5746B" w:rsidRDefault="005D3F5B" w:rsidP="005D3F5B">
            <w:pPr>
              <w:jc w:val="center"/>
              <w:rPr>
                <w:sz w:val="20"/>
                <w:szCs w:val="20"/>
              </w:rPr>
            </w:pPr>
            <w:r w:rsidRPr="00A5746B">
              <w:rPr>
                <w:sz w:val="20"/>
                <w:szCs w:val="20"/>
              </w:rPr>
              <w:t>0,0</w:t>
            </w:r>
          </w:p>
        </w:tc>
        <w:tc>
          <w:tcPr>
            <w:tcW w:w="534" w:type="pct"/>
            <w:shd w:val="clear" w:color="auto" w:fill="auto"/>
            <w:noWrap/>
            <w:vAlign w:val="center"/>
          </w:tcPr>
          <w:p w:rsidR="005D3F5B" w:rsidRPr="00A5746B" w:rsidRDefault="005D3F5B" w:rsidP="005D3F5B">
            <w:pPr>
              <w:jc w:val="center"/>
              <w:rPr>
                <w:sz w:val="20"/>
                <w:szCs w:val="20"/>
              </w:rPr>
            </w:pPr>
            <w:r w:rsidRPr="00A5746B">
              <w:rPr>
                <w:sz w:val="20"/>
                <w:szCs w:val="20"/>
              </w:rPr>
              <w:t>85,7</w:t>
            </w:r>
          </w:p>
        </w:tc>
        <w:tc>
          <w:tcPr>
            <w:tcW w:w="602" w:type="pct"/>
            <w:shd w:val="clear" w:color="auto" w:fill="auto"/>
            <w:noWrap/>
            <w:vAlign w:val="center"/>
          </w:tcPr>
          <w:p w:rsidR="005D3F5B" w:rsidRPr="00A5746B" w:rsidRDefault="005D3F5B">
            <w:pPr>
              <w:jc w:val="center"/>
              <w:rPr>
                <w:sz w:val="20"/>
                <w:szCs w:val="20"/>
              </w:rPr>
            </w:pPr>
            <w:r w:rsidRPr="00A5746B">
              <w:rPr>
                <w:sz w:val="20"/>
                <w:szCs w:val="20"/>
              </w:rPr>
              <w:t>85,7</w:t>
            </w:r>
          </w:p>
        </w:tc>
      </w:tr>
      <w:tr w:rsidR="005D3F5B" w:rsidRPr="00A5746B" w:rsidTr="00051F3D">
        <w:trPr>
          <w:cantSplit/>
          <w:trHeight w:val="20"/>
        </w:trPr>
        <w:tc>
          <w:tcPr>
            <w:tcW w:w="403" w:type="pct"/>
            <w:shd w:val="clear" w:color="auto" w:fill="auto"/>
            <w:vAlign w:val="center"/>
          </w:tcPr>
          <w:p w:rsidR="005D3F5B" w:rsidRPr="00A5746B" w:rsidRDefault="005D3F5B" w:rsidP="003B51AE">
            <w:pPr>
              <w:pStyle w:val="ab"/>
              <w:jc w:val="center"/>
              <w:rPr>
                <w:sz w:val="22"/>
                <w:szCs w:val="22"/>
              </w:rPr>
            </w:pPr>
            <w:r w:rsidRPr="00A5746B">
              <w:rPr>
                <w:sz w:val="22"/>
                <w:szCs w:val="22"/>
              </w:rPr>
              <w:t>14</w:t>
            </w:r>
          </w:p>
        </w:tc>
        <w:tc>
          <w:tcPr>
            <w:tcW w:w="1879" w:type="pct"/>
            <w:shd w:val="clear" w:color="auto" w:fill="auto"/>
            <w:noWrap/>
            <w:vAlign w:val="center"/>
          </w:tcPr>
          <w:p w:rsidR="005D3F5B" w:rsidRPr="00A5746B" w:rsidRDefault="005D3F5B" w:rsidP="003B51AE">
            <w:pPr>
              <w:jc w:val="center"/>
              <w:rPr>
                <w:sz w:val="22"/>
              </w:rPr>
            </w:pPr>
            <w:r w:rsidRPr="00A5746B">
              <w:rPr>
                <w:sz w:val="22"/>
              </w:rPr>
              <w:t>Котельная (п.Яр, ул. Горького, 23)</w:t>
            </w:r>
          </w:p>
        </w:tc>
        <w:tc>
          <w:tcPr>
            <w:tcW w:w="556" w:type="pct"/>
            <w:vAlign w:val="center"/>
          </w:tcPr>
          <w:p w:rsidR="005D3F5B" w:rsidRPr="00A5746B" w:rsidRDefault="005D3F5B">
            <w:pPr>
              <w:jc w:val="center"/>
              <w:rPr>
                <w:sz w:val="20"/>
                <w:szCs w:val="20"/>
              </w:rPr>
            </w:pPr>
            <w:r w:rsidRPr="00A5746B">
              <w:rPr>
                <w:sz w:val="20"/>
                <w:szCs w:val="20"/>
              </w:rPr>
              <w:t>517,8</w:t>
            </w:r>
          </w:p>
        </w:tc>
        <w:tc>
          <w:tcPr>
            <w:tcW w:w="500" w:type="pct"/>
            <w:vAlign w:val="center"/>
          </w:tcPr>
          <w:p w:rsidR="005D3F5B" w:rsidRPr="00A5746B" w:rsidRDefault="005D3F5B">
            <w:pPr>
              <w:jc w:val="center"/>
              <w:rPr>
                <w:sz w:val="20"/>
                <w:szCs w:val="20"/>
              </w:rPr>
            </w:pPr>
            <w:r w:rsidRPr="00A5746B">
              <w:rPr>
                <w:sz w:val="20"/>
                <w:szCs w:val="20"/>
              </w:rPr>
              <w:t>11,6</w:t>
            </w:r>
          </w:p>
        </w:tc>
        <w:tc>
          <w:tcPr>
            <w:tcW w:w="526" w:type="pct"/>
            <w:vAlign w:val="center"/>
          </w:tcPr>
          <w:p w:rsidR="005D3F5B" w:rsidRPr="00A5746B" w:rsidRDefault="005D3F5B" w:rsidP="005D3F5B">
            <w:pPr>
              <w:jc w:val="center"/>
              <w:rPr>
                <w:sz w:val="20"/>
                <w:szCs w:val="20"/>
              </w:rPr>
            </w:pPr>
            <w:r w:rsidRPr="00A5746B">
              <w:rPr>
                <w:sz w:val="20"/>
                <w:szCs w:val="20"/>
              </w:rPr>
              <w:t>0,0</w:t>
            </w:r>
          </w:p>
        </w:tc>
        <w:tc>
          <w:tcPr>
            <w:tcW w:w="534" w:type="pct"/>
            <w:shd w:val="clear" w:color="auto" w:fill="auto"/>
            <w:noWrap/>
            <w:vAlign w:val="center"/>
          </w:tcPr>
          <w:p w:rsidR="005D3F5B" w:rsidRPr="00A5746B" w:rsidRDefault="005D3F5B" w:rsidP="005D3F5B">
            <w:pPr>
              <w:jc w:val="center"/>
              <w:rPr>
                <w:sz w:val="20"/>
                <w:szCs w:val="20"/>
              </w:rPr>
            </w:pPr>
            <w:r w:rsidRPr="00A5746B">
              <w:rPr>
                <w:sz w:val="20"/>
                <w:szCs w:val="20"/>
              </w:rPr>
              <w:t>506,2</w:t>
            </w:r>
          </w:p>
        </w:tc>
        <w:tc>
          <w:tcPr>
            <w:tcW w:w="602" w:type="pct"/>
            <w:shd w:val="clear" w:color="auto" w:fill="auto"/>
            <w:noWrap/>
            <w:vAlign w:val="center"/>
          </w:tcPr>
          <w:p w:rsidR="005D3F5B" w:rsidRPr="00A5746B" w:rsidRDefault="005D3F5B">
            <w:pPr>
              <w:jc w:val="center"/>
              <w:rPr>
                <w:sz w:val="20"/>
                <w:szCs w:val="20"/>
              </w:rPr>
            </w:pPr>
            <w:r w:rsidRPr="00A5746B">
              <w:rPr>
                <w:sz w:val="20"/>
                <w:szCs w:val="20"/>
              </w:rPr>
              <w:t>506,2</w:t>
            </w:r>
          </w:p>
        </w:tc>
      </w:tr>
      <w:tr w:rsidR="005D3F5B" w:rsidRPr="00A5746B" w:rsidTr="00051F3D">
        <w:trPr>
          <w:cantSplit/>
          <w:trHeight w:val="20"/>
        </w:trPr>
        <w:tc>
          <w:tcPr>
            <w:tcW w:w="403" w:type="pct"/>
            <w:shd w:val="clear" w:color="auto" w:fill="auto"/>
            <w:vAlign w:val="center"/>
          </w:tcPr>
          <w:p w:rsidR="005D3F5B" w:rsidRPr="00A5746B" w:rsidRDefault="005D3F5B" w:rsidP="003B51AE">
            <w:pPr>
              <w:pStyle w:val="ab"/>
              <w:jc w:val="center"/>
              <w:rPr>
                <w:sz w:val="22"/>
                <w:szCs w:val="22"/>
              </w:rPr>
            </w:pPr>
            <w:r w:rsidRPr="00A5746B">
              <w:rPr>
                <w:sz w:val="22"/>
                <w:szCs w:val="22"/>
              </w:rPr>
              <w:t>15</w:t>
            </w:r>
          </w:p>
        </w:tc>
        <w:tc>
          <w:tcPr>
            <w:tcW w:w="1879" w:type="pct"/>
            <w:shd w:val="clear" w:color="auto" w:fill="auto"/>
            <w:noWrap/>
            <w:vAlign w:val="center"/>
          </w:tcPr>
          <w:p w:rsidR="005D3F5B" w:rsidRPr="00A5746B" w:rsidRDefault="00504481" w:rsidP="003B51AE">
            <w:pPr>
              <w:jc w:val="center"/>
              <w:rPr>
                <w:sz w:val="22"/>
              </w:rPr>
            </w:pPr>
            <w:r>
              <w:rPr>
                <w:sz w:val="22"/>
              </w:rPr>
              <w:t>Котельная</w:t>
            </w:r>
            <w:r w:rsidR="005D3F5B" w:rsidRPr="00A5746B">
              <w:rPr>
                <w:sz w:val="22"/>
              </w:rPr>
              <w:t xml:space="preserve"> (с.Пудем, ул. Горького, 49а, А)</w:t>
            </w:r>
          </w:p>
        </w:tc>
        <w:tc>
          <w:tcPr>
            <w:tcW w:w="556" w:type="pct"/>
            <w:vAlign w:val="center"/>
          </w:tcPr>
          <w:p w:rsidR="005D3F5B" w:rsidRPr="00A5746B" w:rsidRDefault="005D3F5B">
            <w:pPr>
              <w:jc w:val="center"/>
              <w:rPr>
                <w:sz w:val="20"/>
                <w:szCs w:val="20"/>
              </w:rPr>
            </w:pPr>
            <w:r w:rsidRPr="00A5746B">
              <w:rPr>
                <w:sz w:val="20"/>
                <w:szCs w:val="20"/>
              </w:rPr>
              <w:t>514,5</w:t>
            </w:r>
          </w:p>
        </w:tc>
        <w:tc>
          <w:tcPr>
            <w:tcW w:w="500" w:type="pct"/>
            <w:vAlign w:val="center"/>
          </w:tcPr>
          <w:p w:rsidR="005D3F5B" w:rsidRPr="00A5746B" w:rsidRDefault="005D3F5B">
            <w:pPr>
              <w:jc w:val="center"/>
              <w:rPr>
                <w:sz w:val="20"/>
                <w:szCs w:val="20"/>
              </w:rPr>
            </w:pPr>
            <w:r w:rsidRPr="00A5746B">
              <w:rPr>
                <w:sz w:val="20"/>
                <w:szCs w:val="20"/>
              </w:rPr>
              <w:t>26,8</w:t>
            </w:r>
          </w:p>
        </w:tc>
        <w:tc>
          <w:tcPr>
            <w:tcW w:w="526" w:type="pct"/>
            <w:vAlign w:val="center"/>
          </w:tcPr>
          <w:p w:rsidR="005D3F5B" w:rsidRPr="00A5746B" w:rsidRDefault="005D3F5B" w:rsidP="005D3F5B">
            <w:pPr>
              <w:jc w:val="center"/>
              <w:rPr>
                <w:sz w:val="20"/>
                <w:szCs w:val="20"/>
              </w:rPr>
            </w:pPr>
            <w:r w:rsidRPr="00A5746B">
              <w:rPr>
                <w:sz w:val="20"/>
                <w:szCs w:val="20"/>
              </w:rPr>
              <w:t>57,8</w:t>
            </w:r>
          </w:p>
        </w:tc>
        <w:tc>
          <w:tcPr>
            <w:tcW w:w="534" w:type="pct"/>
            <w:shd w:val="clear" w:color="auto" w:fill="auto"/>
            <w:noWrap/>
            <w:vAlign w:val="center"/>
          </w:tcPr>
          <w:p w:rsidR="005D3F5B" w:rsidRPr="00A5746B" w:rsidRDefault="005D3F5B" w:rsidP="005D3F5B">
            <w:pPr>
              <w:jc w:val="center"/>
              <w:rPr>
                <w:sz w:val="20"/>
                <w:szCs w:val="20"/>
              </w:rPr>
            </w:pPr>
            <w:r w:rsidRPr="00A5746B">
              <w:rPr>
                <w:sz w:val="20"/>
                <w:szCs w:val="20"/>
              </w:rPr>
              <w:t>429,9</w:t>
            </w:r>
          </w:p>
        </w:tc>
        <w:tc>
          <w:tcPr>
            <w:tcW w:w="602" w:type="pct"/>
            <w:shd w:val="clear" w:color="auto" w:fill="auto"/>
            <w:noWrap/>
            <w:vAlign w:val="center"/>
          </w:tcPr>
          <w:p w:rsidR="005D3F5B" w:rsidRPr="00A5746B" w:rsidRDefault="005D3F5B">
            <w:pPr>
              <w:jc w:val="center"/>
              <w:rPr>
                <w:sz w:val="20"/>
                <w:szCs w:val="20"/>
              </w:rPr>
            </w:pPr>
            <w:r w:rsidRPr="00A5746B">
              <w:rPr>
                <w:sz w:val="20"/>
                <w:szCs w:val="20"/>
              </w:rPr>
              <w:t>429,9</w:t>
            </w:r>
          </w:p>
        </w:tc>
      </w:tr>
      <w:tr w:rsidR="005D3F5B" w:rsidRPr="00A5746B" w:rsidTr="00051F3D">
        <w:trPr>
          <w:cantSplit/>
          <w:trHeight w:val="20"/>
        </w:trPr>
        <w:tc>
          <w:tcPr>
            <w:tcW w:w="403" w:type="pct"/>
            <w:shd w:val="clear" w:color="auto" w:fill="auto"/>
            <w:vAlign w:val="center"/>
          </w:tcPr>
          <w:p w:rsidR="005D3F5B" w:rsidRPr="00A5746B" w:rsidRDefault="005D3F5B" w:rsidP="003B51AE">
            <w:pPr>
              <w:pStyle w:val="ab"/>
              <w:jc w:val="center"/>
              <w:rPr>
                <w:sz w:val="22"/>
                <w:szCs w:val="22"/>
              </w:rPr>
            </w:pPr>
            <w:r w:rsidRPr="00A5746B">
              <w:rPr>
                <w:sz w:val="22"/>
                <w:szCs w:val="22"/>
              </w:rPr>
              <w:t>16</w:t>
            </w:r>
          </w:p>
        </w:tc>
        <w:tc>
          <w:tcPr>
            <w:tcW w:w="1879" w:type="pct"/>
            <w:shd w:val="clear" w:color="auto" w:fill="auto"/>
            <w:noWrap/>
            <w:vAlign w:val="center"/>
          </w:tcPr>
          <w:p w:rsidR="005D3F5B" w:rsidRPr="00A5746B" w:rsidRDefault="005D3F5B" w:rsidP="003B51AE">
            <w:pPr>
              <w:jc w:val="center"/>
              <w:rPr>
                <w:sz w:val="22"/>
              </w:rPr>
            </w:pPr>
            <w:r w:rsidRPr="00A5746B">
              <w:rPr>
                <w:sz w:val="22"/>
              </w:rPr>
              <w:t>Котельная (с.Никольское, ул. Це</w:t>
            </w:r>
            <w:r w:rsidRPr="00A5746B">
              <w:rPr>
                <w:sz w:val="22"/>
              </w:rPr>
              <w:t>н</w:t>
            </w:r>
            <w:r w:rsidRPr="00A5746B">
              <w:rPr>
                <w:sz w:val="22"/>
              </w:rPr>
              <w:t>тральная, 4)</w:t>
            </w:r>
          </w:p>
        </w:tc>
        <w:tc>
          <w:tcPr>
            <w:tcW w:w="556" w:type="pct"/>
            <w:vAlign w:val="center"/>
          </w:tcPr>
          <w:p w:rsidR="005D3F5B" w:rsidRPr="00A5746B" w:rsidRDefault="005D3F5B">
            <w:pPr>
              <w:jc w:val="center"/>
              <w:rPr>
                <w:sz w:val="20"/>
                <w:szCs w:val="20"/>
              </w:rPr>
            </w:pPr>
            <w:r w:rsidRPr="00A5746B">
              <w:rPr>
                <w:sz w:val="20"/>
                <w:szCs w:val="20"/>
              </w:rPr>
              <w:t>445,7</w:t>
            </w:r>
          </w:p>
        </w:tc>
        <w:tc>
          <w:tcPr>
            <w:tcW w:w="500" w:type="pct"/>
            <w:vAlign w:val="center"/>
          </w:tcPr>
          <w:p w:rsidR="005D3F5B" w:rsidRPr="00A5746B" w:rsidRDefault="005D3F5B">
            <w:pPr>
              <w:jc w:val="center"/>
              <w:rPr>
                <w:sz w:val="20"/>
                <w:szCs w:val="20"/>
              </w:rPr>
            </w:pPr>
            <w:r w:rsidRPr="00A5746B">
              <w:rPr>
                <w:sz w:val="20"/>
                <w:szCs w:val="20"/>
              </w:rPr>
              <w:t>23,2</w:t>
            </w:r>
          </w:p>
        </w:tc>
        <w:tc>
          <w:tcPr>
            <w:tcW w:w="526" w:type="pct"/>
            <w:vAlign w:val="center"/>
          </w:tcPr>
          <w:p w:rsidR="005D3F5B" w:rsidRPr="00A5746B" w:rsidRDefault="005D3F5B" w:rsidP="005D3F5B">
            <w:pPr>
              <w:jc w:val="center"/>
              <w:rPr>
                <w:sz w:val="20"/>
                <w:szCs w:val="20"/>
              </w:rPr>
            </w:pPr>
            <w:r w:rsidRPr="00A5746B">
              <w:rPr>
                <w:sz w:val="20"/>
                <w:szCs w:val="20"/>
              </w:rPr>
              <w:t>49,3</w:t>
            </w:r>
          </w:p>
        </w:tc>
        <w:tc>
          <w:tcPr>
            <w:tcW w:w="534" w:type="pct"/>
            <w:shd w:val="clear" w:color="auto" w:fill="auto"/>
            <w:noWrap/>
            <w:vAlign w:val="center"/>
          </w:tcPr>
          <w:p w:rsidR="005D3F5B" w:rsidRPr="00A5746B" w:rsidRDefault="005D3F5B" w:rsidP="005D3F5B">
            <w:pPr>
              <w:jc w:val="center"/>
              <w:rPr>
                <w:sz w:val="20"/>
                <w:szCs w:val="20"/>
              </w:rPr>
            </w:pPr>
            <w:r w:rsidRPr="00A5746B">
              <w:rPr>
                <w:sz w:val="20"/>
                <w:szCs w:val="20"/>
              </w:rPr>
              <w:t>373,3</w:t>
            </w:r>
          </w:p>
        </w:tc>
        <w:tc>
          <w:tcPr>
            <w:tcW w:w="602" w:type="pct"/>
            <w:shd w:val="clear" w:color="auto" w:fill="auto"/>
            <w:noWrap/>
            <w:vAlign w:val="center"/>
          </w:tcPr>
          <w:p w:rsidR="005D3F5B" w:rsidRPr="00A5746B" w:rsidRDefault="005D3F5B">
            <w:pPr>
              <w:jc w:val="center"/>
              <w:rPr>
                <w:sz w:val="20"/>
                <w:szCs w:val="20"/>
              </w:rPr>
            </w:pPr>
            <w:r w:rsidRPr="00A5746B">
              <w:rPr>
                <w:sz w:val="20"/>
                <w:szCs w:val="20"/>
              </w:rPr>
              <w:t>373,3</w:t>
            </w:r>
          </w:p>
        </w:tc>
      </w:tr>
      <w:tr w:rsidR="005D3F5B" w:rsidRPr="00A5746B" w:rsidTr="00051F3D">
        <w:trPr>
          <w:cantSplit/>
          <w:trHeight w:val="20"/>
        </w:trPr>
        <w:tc>
          <w:tcPr>
            <w:tcW w:w="403" w:type="pct"/>
            <w:shd w:val="clear" w:color="auto" w:fill="auto"/>
            <w:vAlign w:val="center"/>
          </w:tcPr>
          <w:p w:rsidR="005D3F5B" w:rsidRPr="00A5746B" w:rsidRDefault="005D3F5B" w:rsidP="003B51AE">
            <w:pPr>
              <w:pStyle w:val="ab"/>
              <w:jc w:val="center"/>
              <w:rPr>
                <w:sz w:val="22"/>
                <w:szCs w:val="22"/>
              </w:rPr>
            </w:pPr>
            <w:r w:rsidRPr="00A5746B">
              <w:rPr>
                <w:sz w:val="22"/>
                <w:szCs w:val="22"/>
              </w:rPr>
              <w:t>17</w:t>
            </w:r>
          </w:p>
        </w:tc>
        <w:tc>
          <w:tcPr>
            <w:tcW w:w="1879" w:type="pct"/>
            <w:shd w:val="clear" w:color="auto" w:fill="auto"/>
            <w:noWrap/>
            <w:vAlign w:val="center"/>
          </w:tcPr>
          <w:p w:rsidR="005D3F5B" w:rsidRPr="00A5746B" w:rsidRDefault="005D3F5B" w:rsidP="003B51AE">
            <w:pPr>
              <w:jc w:val="center"/>
              <w:rPr>
                <w:sz w:val="22"/>
              </w:rPr>
            </w:pPr>
            <w:r w:rsidRPr="00A5746B">
              <w:rPr>
                <w:sz w:val="22"/>
              </w:rPr>
              <w:t>Котельная (с.Елово, ул. Школьная, 11а)</w:t>
            </w:r>
          </w:p>
        </w:tc>
        <w:tc>
          <w:tcPr>
            <w:tcW w:w="556" w:type="pct"/>
            <w:vAlign w:val="center"/>
          </w:tcPr>
          <w:p w:rsidR="005D3F5B" w:rsidRPr="00A5746B" w:rsidRDefault="005D3F5B">
            <w:pPr>
              <w:jc w:val="center"/>
              <w:rPr>
                <w:sz w:val="20"/>
                <w:szCs w:val="20"/>
              </w:rPr>
            </w:pPr>
            <w:r w:rsidRPr="00A5746B">
              <w:rPr>
                <w:sz w:val="20"/>
                <w:szCs w:val="20"/>
              </w:rPr>
              <w:t>259,1</w:t>
            </w:r>
          </w:p>
        </w:tc>
        <w:tc>
          <w:tcPr>
            <w:tcW w:w="500" w:type="pct"/>
            <w:vAlign w:val="center"/>
          </w:tcPr>
          <w:p w:rsidR="005D3F5B" w:rsidRPr="00A5746B" w:rsidRDefault="005D3F5B">
            <w:pPr>
              <w:jc w:val="center"/>
              <w:rPr>
                <w:sz w:val="20"/>
                <w:szCs w:val="20"/>
              </w:rPr>
            </w:pPr>
            <w:r w:rsidRPr="00A5746B">
              <w:rPr>
                <w:sz w:val="20"/>
                <w:szCs w:val="20"/>
              </w:rPr>
              <w:t>13,4818479</w:t>
            </w:r>
          </w:p>
        </w:tc>
        <w:tc>
          <w:tcPr>
            <w:tcW w:w="526" w:type="pct"/>
            <w:vAlign w:val="center"/>
          </w:tcPr>
          <w:p w:rsidR="005D3F5B" w:rsidRPr="00A5746B" w:rsidRDefault="005D3F5B" w:rsidP="005D3F5B">
            <w:pPr>
              <w:jc w:val="center"/>
              <w:rPr>
                <w:sz w:val="20"/>
                <w:szCs w:val="20"/>
              </w:rPr>
            </w:pPr>
            <w:r w:rsidRPr="00A5746B">
              <w:rPr>
                <w:sz w:val="20"/>
                <w:szCs w:val="20"/>
              </w:rPr>
              <w:t>37,292</w:t>
            </w:r>
          </w:p>
        </w:tc>
        <w:tc>
          <w:tcPr>
            <w:tcW w:w="534" w:type="pct"/>
            <w:shd w:val="clear" w:color="auto" w:fill="auto"/>
            <w:noWrap/>
            <w:vAlign w:val="center"/>
          </w:tcPr>
          <w:p w:rsidR="005D3F5B" w:rsidRPr="00A5746B" w:rsidRDefault="005D3F5B" w:rsidP="005D3F5B">
            <w:pPr>
              <w:jc w:val="center"/>
              <w:rPr>
                <w:sz w:val="20"/>
                <w:szCs w:val="20"/>
              </w:rPr>
            </w:pPr>
            <w:r w:rsidRPr="00A5746B">
              <w:rPr>
                <w:sz w:val="20"/>
                <w:szCs w:val="20"/>
              </w:rPr>
              <w:t>208,3</w:t>
            </w:r>
          </w:p>
        </w:tc>
        <w:tc>
          <w:tcPr>
            <w:tcW w:w="602" w:type="pct"/>
            <w:shd w:val="clear" w:color="auto" w:fill="auto"/>
            <w:noWrap/>
            <w:vAlign w:val="center"/>
          </w:tcPr>
          <w:p w:rsidR="005D3F5B" w:rsidRPr="00A5746B" w:rsidRDefault="005D3F5B">
            <w:pPr>
              <w:jc w:val="center"/>
              <w:rPr>
                <w:sz w:val="20"/>
                <w:szCs w:val="20"/>
              </w:rPr>
            </w:pPr>
            <w:r w:rsidRPr="00A5746B">
              <w:rPr>
                <w:sz w:val="20"/>
                <w:szCs w:val="20"/>
              </w:rPr>
              <w:t>208,3</w:t>
            </w:r>
          </w:p>
        </w:tc>
      </w:tr>
      <w:tr w:rsidR="005D3F5B" w:rsidRPr="00A5746B" w:rsidTr="00051F3D">
        <w:trPr>
          <w:cantSplit/>
          <w:trHeight w:val="20"/>
        </w:trPr>
        <w:tc>
          <w:tcPr>
            <w:tcW w:w="403" w:type="pct"/>
            <w:shd w:val="clear" w:color="auto" w:fill="auto"/>
            <w:vAlign w:val="center"/>
          </w:tcPr>
          <w:p w:rsidR="005D3F5B" w:rsidRPr="00A5746B" w:rsidRDefault="005D3F5B" w:rsidP="003B51AE">
            <w:pPr>
              <w:pStyle w:val="ab"/>
              <w:jc w:val="center"/>
              <w:rPr>
                <w:sz w:val="22"/>
                <w:szCs w:val="22"/>
              </w:rPr>
            </w:pPr>
            <w:r w:rsidRPr="00A5746B">
              <w:rPr>
                <w:sz w:val="22"/>
                <w:szCs w:val="22"/>
              </w:rPr>
              <w:t>18</w:t>
            </w:r>
          </w:p>
        </w:tc>
        <w:tc>
          <w:tcPr>
            <w:tcW w:w="1879" w:type="pct"/>
            <w:shd w:val="clear" w:color="auto" w:fill="auto"/>
            <w:noWrap/>
            <w:vAlign w:val="center"/>
          </w:tcPr>
          <w:p w:rsidR="005D3F5B" w:rsidRPr="00A5746B" w:rsidRDefault="005D3F5B" w:rsidP="003B51AE">
            <w:pPr>
              <w:jc w:val="center"/>
              <w:rPr>
                <w:sz w:val="22"/>
              </w:rPr>
            </w:pPr>
            <w:r w:rsidRPr="00A5746B">
              <w:rPr>
                <w:sz w:val="22"/>
              </w:rPr>
              <w:t>Котельная (п.Яр, ул. Пролетарская, 14)</w:t>
            </w:r>
          </w:p>
        </w:tc>
        <w:tc>
          <w:tcPr>
            <w:tcW w:w="556" w:type="pct"/>
            <w:vAlign w:val="center"/>
          </w:tcPr>
          <w:p w:rsidR="005D3F5B" w:rsidRPr="00A5746B" w:rsidRDefault="005D3F5B">
            <w:pPr>
              <w:jc w:val="center"/>
              <w:rPr>
                <w:sz w:val="20"/>
                <w:szCs w:val="20"/>
              </w:rPr>
            </w:pPr>
            <w:r w:rsidRPr="00A5746B">
              <w:rPr>
                <w:sz w:val="20"/>
                <w:szCs w:val="20"/>
              </w:rPr>
              <w:t>164,6</w:t>
            </w:r>
          </w:p>
        </w:tc>
        <w:tc>
          <w:tcPr>
            <w:tcW w:w="500" w:type="pct"/>
            <w:vAlign w:val="center"/>
          </w:tcPr>
          <w:p w:rsidR="005D3F5B" w:rsidRPr="00A5746B" w:rsidRDefault="005D3F5B">
            <w:pPr>
              <w:jc w:val="center"/>
              <w:rPr>
                <w:sz w:val="20"/>
                <w:szCs w:val="20"/>
              </w:rPr>
            </w:pPr>
            <w:r w:rsidRPr="00A5746B">
              <w:rPr>
                <w:sz w:val="20"/>
                <w:szCs w:val="20"/>
              </w:rPr>
              <w:t>8,5647294</w:t>
            </w:r>
          </w:p>
        </w:tc>
        <w:tc>
          <w:tcPr>
            <w:tcW w:w="526" w:type="pct"/>
            <w:vAlign w:val="center"/>
          </w:tcPr>
          <w:p w:rsidR="005D3F5B" w:rsidRPr="00A5746B" w:rsidRDefault="005D3F5B" w:rsidP="005D3F5B">
            <w:pPr>
              <w:jc w:val="center"/>
              <w:rPr>
                <w:sz w:val="20"/>
                <w:szCs w:val="20"/>
              </w:rPr>
            </w:pPr>
            <w:r w:rsidRPr="00A5746B">
              <w:rPr>
                <w:sz w:val="20"/>
                <w:szCs w:val="20"/>
              </w:rPr>
              <w:t>73,785</w:t>
            </w:r>
          </w:p>
        </w:tc>
        <w:tc>
          <w:tcPr>
            <w:tcW w:w="534" w:type="pct"/>
            <w:shd w:val="clear" w:color="auto" w:fill="auto"/>
            <w:noWrap/>
            <w:vAlign w:val="center"/>
          </w:tcPr>
          <w:p w:rsidR="005D3F5B" w:rsidRPr="00A5746B" w:rsidRDefault="005D3F5B" w:rsidP="005D3F5B">
            <w:pPr>
              <w:jc w:val="center"/>
              <w:rPr>
                <w:sz w:val="20"/>
                <w:szCs w:val="20"/>
              </w:rPr>
            </w:pPr>
            <w:r w:rsidRPr="00A5746B">
              <w:rPr>
                <w:sz w:val="20"/>
                <w:szCs w:val="20"/>
              </w:rPr>
              <w:t>82,2</w:t>
            </w:r>
          </w:p>
        </w:tc>
        <w:tc>
          <w:tcPr>
            <w:tcW w:w="602" w:type="pct"/>
            <w:shd w:val="clear" w:color="auto" w:fill="auto"/>
            <w:noWrap/>
            <w:vAlign w:val="center"/>
          </w:tcPr>
          <w:p w:rsidR="005D3F5B" w:rsidRPr="00A5746B" w:rsidRDefault="005D3F5B">
            <w:pPr>
              <w:jc w:val="center"/>
              <w:rPr>
                <w:sz w:val="20"/>
                <w:szCs w:val="20"/>
              </w:rPr>
            </w:pPr>
            <w:r w:rsidRPr="00A5746B">
              <w:rPr>
                <w:sz w:val="20"/>
                <w:szCs w:val="20"/>
              </w:rPr>
              <w:t>82,2</w:t>
            </w:r>
          </w:p>
        </w:tc>
      </w:tr>
      <w:tr w:rsidR="005D3F5B" w:rsidRPr="00A5746B" w:rsidTr="00051F3D">
        <w:trPr>
          <w:cantSplit/>
          <w:trHeight w:val="20"/>
        </w:trPr>
        <w:tc>
          <w:tcPr>
            <w:tcW w:w="403" w:type="pct"/>
            <w:shd w:val="clear" w:color="auto" w:fill="auto"/>
            <w:vAlign w:val="center"/>
          </w:tcPr>
          <w:p w:rsidR="005D3F5B" w:rsidRPr="00A5746B" w:rsidRDefault="005D3F5B" w:rsidP="003B51AE">
            <w:pPr>
              <w:pStyle w:val="ab"/>
              <w:jc w:val="center"/>
              <w:rPr>
                <w:sz w:val="22"/>
                <w:szCs w:val="22"/>
              </w:rPr>
            </w:pPr>
            <w:r w:rsidRPr="00A5746B">
              <w:rPr>
                <w:sz w:val="22"/>
                <w:szCs w:val="22"/>
              </w:rPr>
              <w:t>19</w:t>
            </w:r>
          </w:p>
        </w:tc>
        <w:tc>
          <w:tcPr>
            <w:tcW w:w="1879" w:type="pct"/>
            <w:shd w:val="clear" w:color="auto" w:fill="auto"/>
            <w:noWrap/>
            <w:vAlign w:val="center"/>
          </w:tcPr>
          <w:p w:rsidR="005D3F5B" w:rsidRPr="00A5746B" w:rsidRDefault="005D3F5B" w:rsidP="003B51AE">
            <w:pPr>
              <w:jc w:val="center"/>
              <w:rPr>
                <w:sz w:val="22"/>
              </w:rPr>
            </w:pPr>
            <w:r w:rsidRPr="00A5746B">
              <w:rPr>
                <w:sz w:val="22"/>
              </w:rPr>
              <w:t>Котельная (п. Яр, пер. Яр-пост, 1-1а)</w:t>
            </w:r>
          </w:p>
        </w:tc>
        <w:tc>
          <w:tcPr>
            <w:tcW w:w="556" w:type="pct"/>
            <w:vAlign w:val="center"/>
          </w:tcPr>
          <w:p w:rsidR="005D3F5B" w:rsidRPr="00A5746B" w:rsidRDefault="005D3F5B">
            <w:pPr>
              <w:jc w:val="center"/>
              <w:rPr>
                <w:sz w:val="20"/>
                <w:szCs w:val="20"/>
              </w:rPr>
            </w:pPr>
            <w:r w:rsidRPr="00A5746B">
              <w:rPr>
                <w:sz w:val="20"/>
                <w:szCs w:val="20"/>
              </w:rPr>
              <w:t>2330,0</w:t>
            </w:r>
          </w:p>
        </w:tc>
        <w:tc>
          <w:tcPr>
            <w:tcW w:w="500" w:type="pct"/>
            <w:vAlign w:val="center"/>
          </w:tcPr>
          <w:p w:rsidR="005D3F5B" w:rsidRPr="00A5746B" w:rsidRDefault="006469FF">
            <w:pPr>
              <w:jc w:val="center"/>
              <w:rPr>
                <w:sz w:val="20"/>
                <w:szCs w:val="20"/>
              </w:rPr>
            </w:pPr>
            <w:r w:rsidRPr="00A5746B">
              <w:rPr>
                <w:sz w:val="20"/>
                <w:szCs w:val="20"/>
              </w:rPr>
              <w:t>-</w:t>
            </w:r>
          </w:p>
        </w:tc>
        <w:tc>
          <w:tcPr>
            <w:tcW w:w="526" w:type="pct"/>
            <w:vAlign w:val="center"/>
          </w:tcPr>
          <w:p w:rsidR="005D3F5B" w:rsidRPr="00A5746B" w:rsidRDefault="005D3F5B" w:rsidP="005D3F5B">
            <w:pPr>
              <w:jc w:val="center"/>
              <w:rPr>
                <w:sz w:val="20"/>
                <w:szCs w:val="20"/>
              </w:rPr>
            </w:pPr>
            <w:r w:rsidRPr="00A5746B">
              <w:rPr>
                <w:sz w:val="20"/>
                <w:szCs w:val="20"/>
              </w:rPr>
              <w:t>124</w:t>
            </w:r>
          </w:p>
        </w:tc>
        <w:tc>
          <w:tcPr>
            <w:tcW w:w="534" w:type="pct"/>
            <w:shd w:val="clear" w:color="auto" w:fill="auto"/>
            <w:noWrap/>
            <w:vAlign w:val="center"/>
          </w:tcPr>
          <w:p w:rsidR="005D3F5B" w:rsidRPr="00A5746B" w:rsidRDefault="005D3F5B" w:rsidP="005D3F5B">
            <w:pPr>
              <w:jc w:val="center"/>
              <w:rPr>
                <w:sz w:val="20"/>
                <w:szCs w:val="20"/>
              </w:rPr>
            </w:pPr>
            <w:r w:rsidRPr="00A5746B">
              <w:rPr>
                <w:sz w:val="20"/>
                <w:szCs w:val="20"/>
              </w:rPr>
              <w:t>193</w:t>
            </w:r>
          </w:p>
        </w:tc>
        <w:tc>
          <w:tcPr>
            <w:tcW w:w="602" w:type="pct"/>
            <w:shd w:val="clear" w:color="auto" w:fill="auto"/>
            <w:noWrap/>
            <w:vAlign w:val="center"/>
          </w:tcPr>
          <w:p w:rsidR="005D3F5B" w:rsidRPr="00A5746B" w:rsidRDefault="005D3F5B">
            <w:pPr>
              <w:jc w:val="center"/>
              <w:rPr>
                <w:sz w:val="20"/>
                <w:szCs w:val="20"/>
              </w:rPr>
            </w:pPr>
            <w:r w:rsidRPr="00A5746B">
              <w:rPr>
                <w:sz w:val="20"/>
                <w:szCs w:val="20"/>
              </w:rPr>
              <w:t>193</w:t>
            </w:r>
          </w:p>
        </w:tc>
      </w:tr>
    </w:tbl>
    <w:p w:rsidR="00EF4F5F" w:rsidRPr="00A5746B" w:rsidRDefault="00EF4F5F"/>
    <w:p w:rsidR="00EC6C21" w:rsidRPr="00A5746B" w:rsidRDefault="00145BBA" w:rsidP="0006129B">
      <w:pPr>
        <w:pStyle w:val="30"/>
        <w:spacing w:line="240" w:lineRule="auto"/>
        <w:rPr>
          <w:lang w:eastAsia="ar-SA"/>
        </w:rPr>
      </w:pPr>
      <w:bookmarkStart w:id="67" w:name="_Toc121588445"/>
      <w:r w:rsidRPr="00A5746B">
        <w:rPr>
          <w:lang w:eastAsia="ar-SA"/>
        </w:rPr>
        <w:t>5.5</w:t>
      </w:r>
      <w:r w:rsidR="00EC6C21" w:rsidRPr="00A5746B">
        <w:rPr>
          <w:lang w:eastAsia="ar-SA"/>
        </w:rPr>
        <w:t xml:space="preserve"> </w:t>
      </w:r>
      <w:r w:rsidRPr="00A5746B">
        <w:rPr>
          <w:lang w:eastAsia="ar-SA"/>
        </w:rPr>
        <w:t>О</w:t>
      </w:r>
      <w:r w:rsidR="005E5DE4" w:rsidRPr="00A5746B">
        <w:rPr>
          <w:lang w:eastAsia="ar-SA"/>
        </w:rPr>
        <w:t>писание существующих нормативов потребления тепловой энергии для насел</w:t>
      </w:r>
      <w:r w:rsidR="005E5DE4" w:rsidRPr="00A5746B">
        <w:rPr>
          <w:lang w:eastAsia="ar-SA"/>
        </w:rPr>
        <w:t>е</w:t>
      </w:r>
      <w:r w:rsidR="005E5DE4" w:rsidRPr="00A5746B">
        <w:rPr>
          <w:lang w:eastAsia="ar-SA"/>
        </w:rPr>
        <w:t>ния на отопление и горячее водоснабжение</w:t>
      </w:r>
      <w:bookmarkEnd w:id="67"/>
    </w:p>
    <w:p w:rsidR="00793902" w:rsidRPr="00A5746B" w:rsidRDefault="00793902" w:rsidP="0006129B">
      <w:pPr>
        <w:pStyle w:val="Affb"/>
      </w:pPr>
      <w:r w:rsidRPr="00A5746B">
        <w:t>Определение нормативов потребления тепла с применением метода аналогов и экспертн</w:t>
      </w:r>
      <w:r w:rsidRPr="00A5746B">
        <w:t>о</w:t>
      </w:r>
      <w:r w:rsidRPr="00A5746B">
        <w:t>го метода производится на основе выборочного наблюдения потребления коммунальных услуг в многоквартирных и жилых домах имеющих аналогичные технические и строительные хара</w:t>
      </w:r>
      <w:r w:rsidRPr="00A5746B">
        <w:t>к</w:t>
      </w:r>
      <w:r w:rsidRPr="00A5746B">
        <w:t>теристики, степень благоустройства и заселенность. Они основываются на данных об объеме потребления с коллективных приборов учета.</w:t>
      </w:r>
    </w:p>
    <w:p w:rsidR="00793902" w:rsidRPr="00A5746B" w:rsidRDefault="00793902" w:rsidP="0006129B">
      <w:pPr>
        <w:pStyle w:val="Affb"/>
      </w:pPr>
      <w:r w:rsidRPr="00A5746B">
        <w:lastRenderedPageBreak/>
        <w:t>Расчетный мет</w:t>
      </w:r>
      <w:r w:rsidR="002664F2" w:rsidRPr="00A5746B">
        <w:t xml:space="preserve">од </w:t>
      </w:r>
      <w:r w:rsidRPr="00A5746B">
        <w:t>применяется, если результаты измерений коллективными (общедом</w:t>
      </w:r>
      <w:r w:rsidRPr="00A5746B">
        <w:t>о</w:t>
      </w:r>
      <w:r w:rsidRPr="00A5746B">
        <w:t>выми) приборами учета тепла в многоквартирных домах или жилых домах отсутствуют или их недостаточно для применения метода аналогов, а также, если отсутствуют данные измерений для применения экспертного метода.</w:t>
      </w:r>
    </w:p>
    <w:p w:rsidR="00793902" w:rsidRPr="00A5746B" w:rsidRDefault="00793902" w:rsidP="00A5165F">
      <w:pPr>
        <w:pStyle w:val="Affb"/>
      </w:pPr>
      <w:r w:rsidRPr="00A5746B">
        <w:t>При определении нормативов потребления тепла учитываются технологические потери и не учитываются расходы коммунальных ресурсов, возникшие в результате нарушения требов</w:t>
      </w:r>
      <w:r w:rsidRPr="00A5746B">
        <w:t>а</w:t>
      </w:r>
      <w:r w:rsidRPr="00A5746B">
        <w:t>ний технической эксплуатации внутридомовых инженерных коммуникаций и оборудования, правил пользования жилыми помещениями и содержания общего имущества в многокварти</w:t>
      </w:r>
      <w:r w:rsidRPr="00A5746B">
        <w:t>р</w:t>
      </w:r>
      <w:r w:rsidRPr="00A5746B">
        <w:t>ном доме.</w:t>
      </w:r>
    </w:p>
    <w:p w:rsidR="00793902" w:rsidRPr="00A5746B" w:rsidRDefault="00793902" w:rsidP="0006129B">
      <w:pPr>
        <w:pStyle w:val="Affb"/>
      </w:pPr>
      <w:r w:rsidRPr="00A5746B">
        <w:t xml:space="preserve">Информация о нормативах потребления коммунальных услуг по отоплению и горячему водоснабжению на территории </w:t>
      </w:r>
      <w:r w:rsidR="00BC5B47" w:rsidRPr="00A5746B">
        <w:t>муниципального образования</w:t>
      </w:r>
      <w:r w:rsidRPr="00A5746B">
        <w:t xml:space="preserve"> приведена в таблиц</w:t>
      </w:r>
      <w:r w:rsidR="004C2406" w:rsidRPr="00A5746B">
        <w:t>е</w:t>
      </w:r>
      <w:r w:rsidR="00357F49" w:rsidRPr="00A5746B">
        <w:t xml:space="preserve"> </w:t>
      </w:r>
      <w:r w:rsidR="002C3909" w:rsidRPr="00A5746B">
        <w:t>ниже</w:t>
      </w:r>
      <w:r w:rsidRPr="00A5746B">
        <w:t>.</w:t>
      </w:r>
    </w:p>
    <w:p w:rsidR="00D951B6" w:rsidRPr="00A5746B" w:rsidRDefault="00D951B6" w:rsidP="00A5165F">
      <w:pPr>
        <w:pStyle w:val="Affb"/>
      </w:pPr>
    </w:p>
    <w:p w:rsidR="00AA3277" w:rsidRPr="00A5746B" w:rsidRDefault="00E954D2" w:rsidP="00A5165F">
      <w:pPr>
        <w:pStyle w:val="Affb"/>
        <w:ind w:firstLine="0"/>
      </w:pPr>
      <w:r w:rsidRPr="00A5746B">
        <w:t xml:space="preserve">Таблица </w:t>
      </w:r>
      <w:fldSimple w:instr=" SEQ Таблица \* ARABIC ">
        <w:r w:rsidR="00A5746B" w:rsidRPr="00A5746B">
          <w:rPr>
            <w:noProof/>
          </w:rPr>
          <w:t>21</w:t>
        </w:r>
      </w:fldSimple>
      <w:r w:rsidRPr="00A5746B">
        <w:t xml:space="preserve"> - </w:t>
      </w:r>
      <w:r w:rsidR="005D3F5B" w:rsidRPr="00A5746B">
        <w:t>Нормативы потребления коммунальной услуги по отоплению в жилых помещен</w:t>
      </w:r>
      <w:r w:rsidR="005D3F5B" w:rsidRPr="00A5746B">
        <w:t>и</w:t>
      </w:r>
      <w:r w:rsidR="005D3F5B" w:rsidRPr="00A5746B">
        <w:t xml:space="preserve">ях в многоквартирном доме и жилом доме в Удмуртской Республике, утв. </w:t>
      </w:r>
      <w:r w:rsidR="00A5165F" w:rsidRPr="00A5746B">
        <w:t xml:space="preserve">Постановлением Правительства Удмуртской Республики от 22 декабря 2014 года N 554 </w:t>
      </w:r>
      <w:r w:rsidR="00AA3277" w:rsidRPr="00A5746B">
        <w:t>(в реда</w:t>
      </w:r>
      <w:r w:rsidR="00AA3277" w:rsidRPr="00A5746B">
        <w:t>к</w:t>
      </w:r>
      <w:r w:rsidR="00AA3277" w:rsidRPr="00A5746B">
        <w:t>ции </w:t>
      </w:r>
      <w:hyperlink r:id="rId25" w:history="1">
        <w:r w:rsidR="00AA3277" w:rsidRPr="00A5746B">
          <w:rPr>
            <w:rStyle w:val="aff1"/>
            <w:color w:val="auto"/>
            <w:u w:val="none"/>
          </w:rPr>
          <w:t>постановления Правительства Удмуртской Республики от 08.08.2016 N 324</w:t>
        </w:r>
      </w:hyperlink>
      <w:r w:rsidR="00AA3277" w:rsidRPr="00A5746B">
        <w:t>)</w:t>
      </w:r>
    </w:p>
    <w:tbl>
      <w:tblPr>
        <w:tblW w:w="0" w:type="auto"/>
        <w:tblInd w:w="149" w:type="dxa"/>
        <w:tblCellMar>
          <w:left w:w="0" w:type="dxa"/>
          <w:right w:w="0" w:type="dxa"/>
        </w:tblCellMar>
        <w:tblLook w:val="04A0" w:firstRow="1" w:lastRow="0" w:firstColumn="1" w:lastColumn="0" w:noHBand="0" w:noVBand="1"/>
      </w:tblPr>
      <w:tblGrid>
        <w:gridCol w:w="595"/>
        <w:gridCol w:w="4650"/>
        <w:gridCol w:w="4678"/>
      </w:tblGrid>
      <w:tr w:rsidR="00AA3277" w:rsidRPr="00A5746B" w:rsidTr="00A5165F">
        <w:tc>
          <w:tcPr>
            <w:tcW w:w="595"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A3277" w:rsidRPr="00A5746B" w:rsidRDefault="00AA3277" w:rsidP="00A5165F">
            <w:pPr>
              <w:pStyle w:val="formattext0"/>
              <w:spacing w:before="0" w:beforeAutospacing="0" w:after="0" w:afterAutospacing="0"/>
              <w:ind w:firstLine="0"/>
              <w:jc w:val="center"/>
              <w:textAlignment w:val="baseline"/>
              <w:rPr>
                <w:sz w:val="22"/>
                <w:szCs w:val="22"/>
              </w:rPr>
            </w:pPr>
            <w:r w:rsidRPr="00A5746B">
              <w:rPr>
                <w:sz w:val="22"/>
                <w:szCs w:val="22"/>
              </w:rPr>
              <w:t>N п/п</w:t>
            </w:r>
          </w:p>
        </w:tc>
        <w:tc>
          <w:tcPr>
            <w:tcW w:w="465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A3277" w:rsidRPr="00A5746B" w:rsidRDefault="00AA3277" w:rsidP="00A5165F">
            <w:pPr>
              <w:pStyle w:val="formattext0"/>
              <w:spacing w:before="0" w:beforeAutospacing="0" w:after="0" w:afterAutospacing="0"/>
              <w:ind w:firstLine="0"/>
              <w:jc w:val="center"/>
              <w:textAlignment w:val="baseline"/>
              <w:rPr>
                <w:sz w:val="22"/>
                <w:szCs w:val="22"/>
              </w:rPr>
            </w:pPr>
            <w:r w:rsidRPr="00A5746B">
              <w:rPr>
                <w:sz w:val="22"/>
                <w:szCs w:val="22"/>
              </w:rPr>
              <w:t>Этажность многоквартирного дома, жилого дома</w:t>
            </w:r>
          </w:p>
        </w:tc>
        <w:tc>
          <w:tcPr>
            <w:tcW w:w="467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A3277" w:rsidRPr="00A5746B" w:rsidRDefault="00AA3277" w:rsidP="00A5165F">
            <w:pPr>
              <w:pStyle w:val="formattext0"/>
              <w:spacing w:before="0" w:beforeAutospacing="0" w:after="0" w:afterAutospacing="0"/>
              <w:ind w:firstLine="0"/>
              <w:jc w:val="center"/>
              <w:textAlignment w:val="baseline"/>
              <w:rPr>
                <w:sz w:val="22"/>
                <w:szCs w:val="22"/>
              </w:rPr>
            </w:pPr>
            <w:r w:rsidRPr="00A5746B">
              <w:rPr>
                <w:sz w:val="22"/>
                <w:szCs w:val="22"/>
              </w:rPr>
              <w:t>Норматив потребления</w:t>
            </w:r>
            <w:r w:rsidR="00A5165F" w:rsidRPr="00A5746B">
              <w:rPr>
                <w:sz w:val="22"/>
                <w:szCs w:val="22"/>
              </w:rPr>
              <w:t xml:space="preserve"> (Гкал/кв. м в месяц отопительного периода)</w:t>
            </w:r>
          </w:p>
        </w:tc>
      </w:tr>
      <w:tr w:rsidR="00AA3277" w:rsidRPr="00A5746B" w:rsidTr="00A5165F">
        <w:tc>
          <w:tcPr>
            <w:tcW w:w="595"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A3277" w:rsidRPr="00A5746B" w:rsidRDefault="00AA3277" w:rsidP="00A5165F">
            <w:pPr>
              <w:pStyle w:val="formattext0"/>
              <w:spacing w:before="0" w:beforeAutospacing="0" w:after="0" w:afterAutospacing="0"/>
              <w:ind w:firstLine="0"/>
              <w:jc w:val="center"/>
              <w:textAlignment w:val="baseline"/>
              <w:rPr>
                <w:sz w:val="22"/>
                <w:szCs w:val="22"/>
              </w:rPr>
            </w:pPr>
            <w:r w:rsidRPr="00A5746B">
              <w:rPr>
                <w:sz w:val="22"/>
                <w:szCs w:val="22"/>
              </w:rPr>
              <w:t>1</w:t>
            </w:r>
          </w:p>
        </w:tc>
        <w:tc>
          <w:tcPr>
            <w:tcW w:w="465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A3277" w:rsidRPr="00A5746B" w:rsidRDefault="00AA3277" w:rsidP="00A5165F">
            <w:pPr>
              <w:pStyle w:val="formattext0"/>
              <w:spacing w:before="0" w:beforeAutospacing="0" w:after="0" w:afterAutospacing="0"/>
              <w:ind w:firstLine="0"/>
              <w:jc w:val="center"/>
              <w:textAlignment w:val="baseline"/>
              <w:rPr>
                <w:sz w:val="22"/>
                <w:szCs w:val="22"/>
              </w:rPr>
            </w:pPr>
            <w:r w:rsidRPr="00A5746B">
              <w:rPr>
                <w:sz w:val="22"/>
                <w:szCs w:val="22"/>
              </w:rPr>
              <w:t>1</w:t>
            </w:r>
          </w:p>
        </w:tc>
        <w:tc>
          <w:tcPr>
            <w:tcW w:w="467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A3277" w:rsidRPr="00A5746B" w:rsidRDefault="00AA3277" w:rsidP="00A5165F">
            <w:pPr>
              <w:pStyle w:val="formattext0"/>
              <w:spacing w:before="0" w:beforeAutospacing="0" w:after="0" w:afterAutospacing="0"/>
              <w:ind w:firstLine="0"/>
              <w:jc w:val="center"/>
              <w:textAlignment w:val="baseline"/>
              <w:rPr>
                <w:sz w:val="22"/>
                <w:szCs w:val="22"/>
              </w:rPr>
            </w:pPr>
            <w:r w:rsidRPr="00A5746B">
              <w:rPr>
                <w:sz w:val="22"/>
                <w:szCs w:val="22"/>
              </w:rPr>
              <w:t>0,0267</w:t>
            </w:r>
          </w:p>
        </w:tc>
      </w:tr>
      <w:tr w:rsidR="00AA3277" w:rsidRPr="00A5746B" w:rsidTr="00A5165F">
        <w:tc>
          <w:tcPr>
            <w:tcW w:w="595"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A3277" w:rsidRPr="00A5746B" w:rsidRDefault="00AA3277" w:rsidP="00A5165F">
            <w:pPr>
              <w:pStyle w:val="formattext0"/>
              <w:spacing w:before="0" w:beforeAutospacing="0" w:after="0" w:afterAutospacing="0"/>
              <w:ind w:firstLine="0"/>
              <w:jc w:val="center"/>
              <w:textAlignment w:val="baseline"/>
              <w:rPr>
                <w:sz w:val="22"/>
                <w:szCs w:val="22"/>
              </w:rPr>
            </w:pPr>
            <w:r w:rsidRPr="00A5746B">
              <w:rPr>
                <w:sz w:val="22"/>
                <w:szCs w:val="22"/>
              </w:rPr>
              <w:t>2</w:t>
            </w:r>
          </w:p>
        </w:tc>
        <w:tc>
          <w:tcPr>
            <w:tcW w:w="465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A3277" w:rsidRPr="00A5746B" w:rsidRDefault="00AA3277" w:rsidP="00A5165F">
            <w:pPr>
              <w:pStyle w:val="formattext0"/>
              <w:spacing w:before="0" w:beforeAutospacing="0" w:after="0" w:afterAutospacing="0"/>
              <w:ind w:firstLine="0"/>
              <w:jc w:val="center"/>
              <w:textAlignment w:val="baseline"/>
              <w:rPr>
                <w:sz w:val="22"/>
                <w:szCs w:val="22"/>
              </w:rPr>
            </w:pPr>
            <w:r w:rsidRPr="00A5746B">
              <w:rPr>
                <w:sz w:val="22"/>
                <w:szCs w:val="22"/>
              </w:rPr>
              <w:t>2</w:t>
            </w:r>
          </w:p>
        </w:tc>
        <w:tc>
          <w:tcPr>
            <w:tcW w:w="467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A3277" w:rsidRPr="00A5746B" w:rsidRDefault="00AA3277" w:rsidP="00A5165F">
            <w:pPr>
              <w:pStyle w:val="formattext0"/>
              <w:spacing w:before="0" w:beforeAutospacing="0" w:after="0" w:afterAutospacing="0"/>
              <w:ind w:firstLine="0"/>
              <w:jc w:val="center"/>
              <w:textAlignment w:val="baseline"/>
              <w:rPr>
                <w:sz w:val="22"/>
                <w:szCs w:val="22"/>
              </w:rPr>
            </w:pPr>
            <w:r w:rsidRPr="00A5746B">
              <w:rPr>
                <w:sz w:val="22"/>
                <w:szCs w:val="22"/>
              </w:rPr>
              <w:t>0,0267</w:t>
            </w:r>
          </w:p>
        </w:tc>
      </w:tr>
      <w:tr w:rsidR="00AA3277" w:rsidRPr="00A5746B" w:rsidTr="00A5165F">
        <w:tc>
          <w:tcPr>
            <w:tcW w:w="595"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A3277" w:rsidRPr="00A5746B" w:rsidRDefault="00AA3277" w:rsidP="00A5165F">
            <w:pPr>
              <w:pStyle w:val="formattext0"/>
              <w:spacing w:before="0" w:beforeAutospacing="0" w:after="0" w:afterAutospacing="0"/>
              <w:ind w:firstLine="0"/>
              <w:jc w:val="center"/>
              <w:textAlignment w:val="baseline"/>
              <w:rPr>
                <w:sz w:val="22"/>
                <w:szCs w:val="22"/>
              </w:rPr>
            </w:pPr>
            <w:r w:rsidRPr="00A5746B">
              <w:rPr>
                <w:sz w:val="22"/>
                <w:szCs w:val="22"/>
              </w:rPr>
              <w:t>3</w:t>
            </w:r>
          </w:p>
        </w:tc>
        <w:tc>
          <w:tcPr>
            <w:tcW w:w="465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A3277" w:rsidRPr="00A5746B" w:rsidRDefault="00AA3277" w:rsidP="00A5165F">
            <w:pPr>
              <w:pStyle w:val="formattext0"/>
              <w:spacing w:before="0" w:beforeAutospacing="0" w:after="0" w:afterAutospacing="0"/>
              <w:ind w:firstLine="0"/>
              <w:jc w:val="center"/>
              <w:textAlignment w:val="baseline"/>
              <w:rPr>
                <w:sz w:val="22"/>
                <w:szCs w:val="22"/>
              </w:rPr>
            </w:pPr>
            <w:r w:rsidRPr="00A5746B">
              <w:rPr>
                <w:sz w:val="22"/>
                <w:szCs w:val="22"/>
              </w:rPr>
              <w:t>3 - 4</w:t>
            </w:r>
          </w:p>
        </w:tc>
        <w:tc>
          <w:tcPr>
            <w:tcW w:w="467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A3277" w:rsidRPr="00A5746B" w:rsidRDefault="00AA3277" w:rsidP="00A5165F">
            <w:pPr>
              <w:pStyle w:val="formattext0"/>
              <w:spacing w:before="0" w:beforeAutospacing="0" w:after="0" w:afterAutospacing="0"/>
              <w:ind w:firstLine="0"/>
              <w:jc w:val="center"/>
              <w:textAlignment w:val="baseline"/>
              <w:rPr>
                <w:sz w:val="22"/>
                <w:szCs w:val="22"/>
              </w:rPr>
            </w:pPr>
            <w:r w:rsidRPr="00A5746B">
              <w:rPr>
                <w:sz w:val="22"/>
                <w:szCs w:val="22"/>
              </w:rPr>
              <w:t>0,0267</w:t>
            </w:r>
          </w:p>
        </w:tc>
      </w:tr>
      <w:tr w:rsidR="00AA3277" w:rsidRPr="00A5746B" w:rsidTr="00A5165F">
        <w:tc>
          <w:tcPr>
            <w:tcW w:w="595"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A3277" w:rsidRPr="00A5746B" w:rsidRDefault="00AA3277" w:rsidP="00A5165F">
            <w:pPr>
              <w:pStyle w:val="formattext0"/>
              <w:spacing w:before="0" w:beforeAutospacing="0" w:after="0" w:afterAutospacing="0"/>
              <w:ind w:firstLine="0"/>
              <w:jc w:val="center"/>
              <w:textAlignment w:val="baseline"/>
              <w:rPr>
                <w:sz w:val="22"/>
                <w:szCs w:val="22"/>
              </w:rPr>
            </w:pPr>
            <w:r w:rsidRPr="00A5746B">
              <w:rPr>
                <w:sz w:val="22"/>
                <w:szCs w:val="22"/>
              </w:rPr>
              <w:t>4</w:t>
            </w:r>
          </w:p>
        </w:tc>
        <w:tc>
          <w:tcPr>
            <w:tcW w:w="465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A3277" w:rsidRPr="00A5746B" w:rsidRDefault="00AA3277" w:rsidP="00A5165F">
            <w:pPr>
              <w:pStyle w:val="formattext0"/>
              <w:spacing w:before="0" w:beforeAutospacing="0" w:after="0" w:afterAutospacing="0"/>
              <w:ind w:firstLine="0"/>
              <w:jc w:val="center"/>
              <w:textAlignment w:val="baseline"/>
              <w:rPr>
                <w:sz w:val="22"/>
                <w:szCs w:val="22"/>
              </w:rPr>
            </w:pPr>
            <w:r w:rsidRPr="00A5746B">
              <w:rPr>
                <w:sz w:val="22"/>
                <w:szCs w:val="22"/>
              </w:rPr>
              <w:t>5 - 9</w:t>
            </w:r>
          </w:p>
        </w:tc>
        <w:tc>
          <w:tcPr>
            <w:tcW w:w="467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A3277" w:rsidRPr="00A5746B" w:rsidRDefault="00AA3277" w:rsidP="00A5165F">
            <w:pPr>
              <w:pStyle w:val="formattext0"/>
              <w:spacing w:before="0" w:beforeAutospacing="0" w:after="0" w:afterAutospacing="0"/>
              <w:ind w:firstLine="0"/>
              <w:jc w:val="center"/>
              <w:textAlignment w:val="baseline"/>
              <w:rPr>
                <w:sz w:val="22"/>
                <w:szCs w:val="22"/>
              </w:rPr>
            </w:pPr>
            <w:r w:rsidRPr="00A5746B">
              <w:rPr>
                <w:sz w:val="22"/>
                <w:szCs w:val="22"/>
              </w:rPr>
              <w:t>0,0217</w:t>
            </w:r>
          </w:p>
        </w:tc>
      </w:tr>
      <w:tr w:rsidR="00AA3277" w:rsidRPr="00A5746B" w:rsidTr="00A5165F">
        <w:tc>
          <w:tcPr>
            <w:tcW w:w="595"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A3277" w:rsidRPr="00A5746B" w:rsidRDefault="00AA3277" w:rsidP="00A5165F">
            <w:pPr>
              <w:pStyle w:val="formattext0"/>
              <w:spacing w:before="0" w:beforeAutospacing="0" w:after="0" w:afterAutospacing="0"/>
              <w:ind w:firstLine="0"/>
              <w:jc w:val="center"/>
              <w:textAlignment w:val="baseline"/>
              <w:rPr>
                <w:sz w:val="22"/>
                <w:szCs w:val="22"/>
              </w:rPr>
            </w:pPr>
            <w:r w:rsidRPr="00A5746B">
              <w:rPr>
                <w:sz w:val="22"/>
                <w:szCs w:val="22"/>
              </w:rPr>
              <w:t>5</w:t>
            </w:r>
          </w:p>
        </w:tc>
        <w:tc>
          <w:tcPr>
            <w:tcW w:w="465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A3277" w:rsidRPr="00A5746B" w:rsidRDefault="00AA3277" w:rsidP="00A5165F">
            <w:pPr>
              <w:pStyle w:val="formattext0"/>
              <w:spacing w:before="0" w:beforeAutospacing="0" w:after="0" w:afterAutospacing="0"/>
              <w:ind w:firstLine="0"/>
              <w:jc w:val="center"/>
              <w:textAlignment w:val="baseline"/>
              <w:rPr>
                <w:sz w:val="22"/>
                <w:szCs w:val="22"/>
              </w:rPr>
            </w:pPr>
            <w:r w:rsidRPr="00A5746B">
              <w:rPr>
                <w:sz w:val="22"/>
                <w:szCs w:val="22"/>
              </w:rPr>
              <w:t>10</w:t>
            </w:r>
          </w:p>
        </w:tc>
        <w:tc>
          <w:tcPr>
            <w:tcW w:w="467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A3277" w:rsidRPr="00A5746B" w:rsidRDefault="00AA3277" w:rsidP="00A5165F">
            <w:pPr>
              <w:pStyle w:val="formattext0"/>
              <w:spacing w:before="0" w:beforeAutospacing="0" w:after="0" w:afterAutospacing="0"/>
              <w:ind w:firstLine="0"/>
              <w:jc w:val="center"/>
              <w:textAlignment w:val="baseline"/>
              <w:rPr>
                <w:sz w:val="22"/>
                <w:szCs w:val="22"/>
              </w:rPr>
            </w:pPr>
            <w:r w:rsidRPr="00A5746B">
              <w:rPr>
                <w:sz w:val="22"/>
                <w:szCs w:val="22"/>
              </w:rPr>
              <w:t>0,0210</w:t>
            </w:r>
          </w:p>
        </w:tc>
      </w:tr>
      <w:tr w:rsidR="00AA3277" w:rsidRPr="00A5746B" w:rsidTr="00A5165F">
        <w:tc>
          <w:tcPr>
            <w:tcW w:w="595"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A3277" w:rsidRPr="00A5746B" w:rsidRDefault="00AA3277" w:rsidP="00A5165F">
            <w:pPr>
              <w:pStyle w:val="formattext0"/>
              <w:spacing w:before="0" w:beforeAutospacing="0" w:after="0" w:afterAutospacing="0"/>
              <w:ind w:firstLine="0"/>
              <w:jc w:val="center"/>
              <w:textAlignment w:val="baseline"/>
              <w:rPr>
                <w:sz w:val="22"/>
                <w:szCs w:val="22"/>
              </w:rPr>
            </w:pPr>
            <w:r w:rsidRPr="00A5746B">
              <w:rPr>
                <w:sz w:val="22"/>
                <w:szCs w:val="22"/>
              </w:rPr>
              <w:t>6</w:t>
            </w:r>
          </w:p>
        </w:tc>
        <w:tc>
          <w:tcPr>
            <w:tcW w:w="465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A3277" w:rsidRPr="00A5746B" w:rsidRDefault="00AA3277" w:rsidP="00A5165F">
            <w:pPr>
              <w:pStyle w:val="formattext0"/>
              <w:spacing w:before="0" w:beforeAutospacing="0" w:after="0" w:afterAutospacing="0"/>
              <w:ind w:firstLine="0"/>
              <w:jc w:val="center"/>
              <w:textAlignment w:val="baseline"/>
              <w:rPr>
                <w:sz w:val="22"/>
                <w:szCs w:val="22"/>
              </w:rPr>
            </w:pPr>
            <w:r w:rsidRPr="00A5746B">
              <w:rPr>
                <w:sz w:val="22"/>
                <w:szCs w:val="22"/>
              </w:rPr>
              <w:t>11</w:t>
            </w:r>
          </w:p>
        </w:tc>
        <w:tc>
          <w:tcPr>
            <w:tcW w:w="467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A3277" w:rsidRPr="00A5746B" w:rsidRDefault="00AA3277" w:rsidP="00A5165F">
            <w:pPr>
              <w:pStyle w:val="formattext0"/>
              <w:spacing w:before="0" w:beforeAutospacing="0" w:after="0" w:afterAutospacing="0"/>
              <w:ind w:firstLine="0"/>
              <w:jc w:val="center"/>
              <w:textAlignment w:val="baseline"/>
              <w:rPr>
                <w:sz w:val="22"/>
                <w:szCs w:val="22"/>
              </w:rPr>
            </w:pPr>
            <w:r w:rsidRPr="00A5746B">
              <w:rPr>
                <w:sz w:val="22"/>
                <w:szCs w:val="22"/>
              </w:rPr>
              <w:t>0,0210</w:t>
            </w:r>
          </w:p>
        </w:tc>
      </w:tr>
      <w:tr w:rsidR="00AA3277" w:rsidRPr="00A5746B" w:rsidTr="00A5165F">
        <w:tc>
          <w:tcPr>
            <w:tcW w:w="595"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A3277" w:rsidRPr="00A5746B" w:rsidRDefault="00AA3277" w:rsidP="00A5165F">
            <w:pPr>
              <w:pStyle w:val="formattext0"/>
              <w:spacing w:before="0" w:beforeAutospacing="0" w:after="0" w:afterAutospacing="0"/>
              <w:ind w:firstLine="0"/>
              <w:jc w:val="center"/>
              <w:textAlignment w:val="baseline"/>
              <w:rPr>
                <w:sz w:val="22"/>
                <w:szCs w:val="22"/>
              </w:rPr>
            </w:pPr>
            <w:r w:rsidRPr="00A5746B">
              <w:rPr>
                <w:sz w:val="22"/>
                <w:szCs w:val="22"/>
              </w:rPr>
              <w:t>7</w:t>
            </w:r>
          </w:p>
        </w:tc>
        <w:tc>
          <w:tcPr>
            <w:tcW w:w="465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A3277" w:rsidRPr="00A5746B" w:rsidRDefault="00AA3277" w:rsidP="00A5165F">
            <w:pPr>
              <w:pStyle w:val="formattext0"/>
              <w:spacing w:before="0" w:beforeAutospacing="0" w:after="0" w:afterAutospacing="0"/>
              <w:ind w:firstLine="0"/>
              <w:jc w:val="center"/>
              <w:textAlignment w:val="baseline"/>
              <w:rPr>
                <w:sz w:val="22"/>
                <w:szCs w:val="22"/>
              </w:rPr>
            </w:pPr>
            <w:r w:rsidRPr="00A5746B">
              <w:rPr>
                <w:sz w:val="22"/>
                <w:szCs w:val="22"/>
              </w:rPr>
              <w:t>12</w:t>
            </w:r>
          </w:p>
        </w:tc>
        <w:tc>
          <w:tcPr>
            <w:tcW w:w="467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A3277" w:rsidRPr="00A5746B" w:rsidRDefault="00AA3277" w:rsidP="00A5165F">
            <w:pPr>
              <w:pStyle w:val="formattext0"/>
              <w:spacing w:before="0" w:beforeAutospacing="0" w:after="0" w:afterAutospacing="0"/>
              <w:ind w:firstLine="0"/>
              <w:jc w:val="center"/>
              <w:textAlignment w:val="baseline"/>
              <w:rPr>
                <w:sz w:val="22"/>
                <w:szCs w:val="22"/>
              </w:rPr>
            </w:pPr>
            <w:r w:rsidRPr="00A5746B">
              <w:rPr>
                <w:sz w:val="22"/>
                <w:szCs w:val="22"/>
              </w:rPr>
              <w:t>0,0210</w:t>
            </w:r>
          </w:p>
        </w:tc>
      </w:tr>
      <w:tr w:rsidR="00AA3277" w:rsidRPr="00A5746B" w:rsidTr="00A5165F">
        <w:tc>
          <w:tcPr>
            <w:tcW w:w="595"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A3277" w:rsidRPr="00A5746B" w:rsidRDefault="00AA3277" w:rsidP="00A5165F">
            <w:pPr>
              <w:pStyle w:val="formattext0"/>
              <w:spacing w:before="0" w:beforeAutospacing="0" w:after="0" w:afterAutospacing="0"/>
              <w:ind w:firstLine="0"/>
              <w:jc w:val="center"/>
              <w:textAlignment w:val="baseline"/>
              <w:rPr>
                <w:sz w:val="22"/>
                <w:szCs w:val="22"/>
              </w:rPr>
            </w:pPr>
            <w:r w:rsidRPr="00A5746B">
              <w:rPr>
                <w:sz w:val="22"/>
                <w:szCs w:val="22"/>
              </w:rPr>
              <w:t>8</w:t>
            </w:r>
          </w:p>
        </w:tc>
        <w:tc>
          <w:tcPr>
            <w:tcW w:w="465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A3277" w:rsidRPr="00A5746B" w:rsidRDefault="00AA3277" w:rsidP="00A5165F">
            <w:pPr>
              <w:pStyle w:val="formattext0"/>
              <w:spacing w:before="0" w:beforeAutospacing="0" w:after="0" w:afterAutospacing="0"/>
              <w:ind w:firstLine="0"/>
              <w:jc w:val="center"/>
              <w:textAlignment w:val="baseline"/>
              <w:rPr>
                <w:sz w:val="22"/>
                <w:szCs w:val="22"/>
              </w:rPr>
            </w:pPr>
            <w:r w:rsidRPr="00A5746B">
              <w:rPr>
                <w:sz w:val="22"/>
                <w:szCs w:val="22"/>
              </w:rPr>
              <w:t>13</w:t>
            </w:r>
          </w:p>
        </w:tc>
        <w:tc>
          <w:tcPr>
            <w:tcW w:w="467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A3277" w:rsidRPr="00A5746B" w:rsidRDefault="00AA3277" w:rsidP="00A5165F">
            <w:pPr>
              <w:pStyle w:val="formattext0"/>
              <w:spacing w:before="0" w:beforeAutospacing="0" w:after="0" w:afterAutospacing="0"/>
              <w:ind w:firstLine="0"/>
              <w:jc w:val="center"/>
              <w:textAlignment w:val="baseline"/>
              <w:rPr>
                <w:sz w:val="22"/>
                <w:szCs w:val="22"/>
              </w:rPr>
            </w:pPr>
            <w:r w:rsidRPr="00A5746B">
              <w:rPr>
                <w:sz w:val="22"/>
                <w:szCs w:val="22"/>
              </w:rPr>
              <w:t>0,0210</w:t>
            </w:r>
          </w:p>
        </w:tc>
      </w:tr>
      <w:tr w:rsidR="00AA3277" w:rsidRPr="00A5746B" w:rsidTr="00A5165F">
        <w:tc>
          <w:tcPr>
            <w:tcW w:w="595"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A3277" w:rsidRPr="00A5746B" w:rsidRDefault="00AA3277" w:rsidP="00A5165F">
            <w:pPr>
              <w:pStyle w:val="formattext0"/>
              <w:spacing w:before="0" w:beforeAutospacing="0" w:after="0" w:afterAutospacing="0"/>
              <w:ind w:firstLine="0"/>
              <w:jc w:val="center"/>
              <w:textAlignment w:val="baseline"/>
              <w:rPr>
                <w:sz w:val="22"/>
                <w:szCs w:val="22"/>
              </w:rPr>
            </w:pPr>
            <w:r w:rsidRPr="00A5746B">
              <w:rPr>
                <w:sz w:val="22"/>
                <w:szCs w:val="22"/>
              </w:rPr>
              <w:t>9</w:t>
            </w:r>
          </w:p>
        </w:tc>
        <w:tc>
          <w:tcPr>
            <w:tcW w:w="465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A3277" w:rsidRPr="00A5746B" w:rsidRDefault="00AA3277" w:rsidP="00A5165F">
            <w:pPr>
              <w:pStyle w:val="formattext0"/>
              <w:spacing w:before="0" w:beforeAutospacing="0" w:after="0" w:afterAutospacing="0"/>
              <w:ind w:firstLine="0"/>
              <w:jc w:val="center"/>
              <w:textAlignment w:val="baseline"/>
              <w:rPr>
                <w:sz w:val="22"/>
                <w:szCs w:val="22"/>
              </w:rPr>
            </w:pPr>
            <w:r w:rsidRPr="00A5746B">
              <w:rPr>
                <w:sz w:val="22"/>
                <w:szCs w:val="22"/>
              </w:rPr>
              <w:t>14</w:t>
            </w:r>
          </w:p>
        </w:tc>
        <w:tc>
          <w:tcPr>
            <w:tcW w:w="467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A3277" w:rsidRPr="00A5746B" w:rsidRDefault="00AA3277" w:rsidP="00A5165F">
            <w:pPr>
              <w:pStyle w:val="formattext0"/>
              <w:spacing w:before="0" w:beforeAutospacing="0" w:after="0" w:afterAutospacing="0"/>
              <w:ind w:firstLine="0"/>
              <w:jc w:val="center"/>
              <w:textAlignment w:val="baseline"/>
              <w:rPr>
                <w:sz w:val="22"/>
                <w:szCs w:val="22"/>
              </w:rPr>
            </w:pPr>
            <w:r w:rsidRPr="00A5746B">
              <w:rPr>
                <w:sz w:val="22"/>
                <w:szCs w:val="22"/>
              </w:rPr>
              <w:t>0,0210</w:t>
            </w:r>
          </w:p>
        </w:tc>
      </w:tr>
      <w:tr w:rsidR="00AA3277" w:rsidRPr="00A5746B" w:rsidTr="00A5165F">
        <w:tc>
          <w:tcPr>
            <w:tcW w:w="595"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A3277" w:rsidRPr="00A5746B" w:rsidRDefault="00AA3277" w:rsidP="00A5165F">
            <w:pPr>
              <w:pStyle w:val="formattext0"/>
              <w:spacing w:before="0" w:beforeAutospacing="0" w:after="0" w:afterAutospacing="0"/>
              <w:ind w:firstLine="0"/>
              <w:jc w:val="center"/>
              <w:textAlignment w:val="baseline"/>
              <w:rPr>
                <w:sz w:val="22"/>
                <w:szCs w:val="22"/>
              </w:rPr>
            </w:pPr>
            <w:r w:rsidRPr="00A5746B">
              <w:rPr>
                <w:sz w:val="22"/>
                <w:szCs w:val="22"/>
              </w:rPr>
              <w:t>10</w:t>
            </w:r>
          </w:p>
        </w:tc>
        <w:tc>
          <w:tcPr>
            <w:tcW w:w="465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A3277" w:rsidRPr="00A5746B" w:rsidRDefault="00AA3277" w:rsidP="00A5165F">
            <w:pPr>
              <w:pStyle w:val="formattext0"/>
              <w:spacing w:before="0" w:beforeAutospacing="0" w:after="0" w:afterAutospacing="0"/>
              <w:ind w:firstLine="0"/>
              <w:jc w:val="center"/>
              <w:textAlignment w:val="baseline"/>
              <w:rPr>
                <w:sz w:val="22"/>
                <w:szCs w:val="22"/>
              </w:rPr>
            </w:pPr>
            <w:r w:rsidRPr="00A5746B">
              <w:rPr>
                <w:sz w:val="22"/>
                <w:szCs w:val="22"/>
              </w:rPr>
              <w:t>15</w:t>
            </w:r>
          </w:p>
        </w:tc>
        <w:tc>
          <w:tcPr>
            <w:tcW w:w="467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A3277" w:rsidRPr="00A5746B" w:rsidRDefault="00AA3277" w:rsidP="00A5165F">
            <w:pPr>
              <w:pStyle w:val="formattext0"/>
              <w:spacing w:before="0" w:beforeAutospacing="0" w:after="0" w:afterAutospacing="0"/>
              <w:ind w:firstLine="0"/>
              <w:jc w:val="center"/>
              <w:textAlignment w:val="baseline"/>
              <w:rPr>
                <w:sz w:val="22"/>
                <w:szCs w:val="22"/>
              </w:rPr>
            </w:pPr>
            <w:r w:rsidRPr="00A5746B">
              <w:rPr>
                <w:sz w:val="22"/>
                <w:szCs w:val="22"/>
              </w:rPr>
              <w:t>0,0210</w:t>
            </w:r>
          </w:p>
        </w:tc>
      </w:tr>
      <w:tr w:rsidR="00AA3277" w:rsidRPr="00A5746B" w:rsidTr="00A5165F">
        <w:tc>
          <w:tcPr>
            <w:tcW w:w="595"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A3277" w:rsidRPr="00A5746B" w:rsidRDefault="00AA3277" w:rsidP="00A5165F">
            <w:pPr>
              <w:pStyle w:val="formattext0"/>
              <w:spacing w:before="0" w:beforeAutospacing="0" w:after="0" w:afterAutospacing="0"/>
              <w:ind w:firstLine="0"/>
              <w:jc w:val="center"/>
              <w:textAlignment w:val="baseline"/>
              <w:rPr>
                <w:sz w:val="22"/>
                <w:szCs w:val="22"/>
              </w:rPr>
            </w:pPr>
            <w:r w:rsidRPr="00A5746B">
              <w:rPr>
                <w:sz w:val="22"/>
                <w:szCs w:val="22"/>
              </w:rPr>
              <w:t>11</w:t>
            </w:r>
          </w:p>
        </w:tc>
        <w:tc>
          <w:tcPr>
            <w:tcW w:w="465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A3277" w:rsidRPr="00A5746B" w:rsidRDefault="00AA3277" w:rsidP="00A5165F">
            <w:pPr>
              <w:pStyle w:val="formattext0"/>
              <w:spacing w:before="0" w:beforeAutospacing="0" w:after="0" w:afterAutospacing="0"/>
              <w:ind w:firstLine="0"/>
              <w:jc w:val="center"/>
              <w:textAlignment w:val="baseline"/>
              <w:rPr>
                <w:sz w:val="22"/>
                <w:szCs w:val="22"/>
              </w:rPr>
            </w:pPr>
            <w:r w:rsidRPr="00A5746B">
              <w:rPr>
                <w:sz w:val="22"/>
                <w:szCs w:val="22"/>
              </w:rPr>
              <w:t>16 и более</w:t>
            </w:r>
          </w:p>
        </w:tc>
        <w:tc>
          <w:tcPr>
            <w:tcW w:w="467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A3277" w:rsidRPr="00A5746B" w:rsidRDefault="00AA3277" w:rsidP="00A5165F">
            <w:pPr>
              <w:pStyle w:val="formattext0"/>
              <w:spacing w:before="0" w:beforeAutospacing="0" w:after="0" w:afterAutospacing="0"/>
              <w:ind w:firstLine="0"/>
              <w:jc w:val="center"/>
              <w:textAlignment w:val="baseline"/>
              <w:rPr>
                <w:sz w:val="22"/>
                <w:szCs w:val="22"/>
              </w:rPr>
            </w:pPr>
            <w:r w:rsidRPr="00A5746B">
              <w:rPr>
                <w:sz w:val="22"/>
                <w:szCs w:val="22"/>
              </w:rPr>
              <w:t>0,0210</w:t>
            </w:r>
          </w:p>
        </w:tc>
      </w:tr>
    </w:tbl>
    <w:p w:rsidR="00AA3277" w:rsidRPr="00A5746B" w:rsidRDefault="00AA3277" w:rsidP="009D05E3">
      <w:pPr>
        <w:pStyle w:val="Affb"/>
      </w:pPr>
    </w:p>
    <w:p w:rsidR="008B0AD6" w:rsidRPr="00A5746B" w:rsidRDefault="00A5165F" w:rsidP="00A5165F">
      <w:pPr>
        <w:pStyle w:val="Affb"/>
        <w:ind w:firstLine="0"/>
      </w:pPr>
      <w:r w:rsidRPr="00A5746B">
        <w:t xml:space="preserve">Таблица </w:t>
      </w:r>
      <w:fldSimple w:instr=" SEQ Таблица \* ARABIC ">
        <w:r w:rsidR="00A5746B" w:rsidRPr="00A5746B">
          <w:rPr>
            <w:noProof/>
          </w:rPr>
          <w:t>22</w:t>
        </w:r>
      </w:fldSimple>
      <w:r w:rsidRPr="00A5746B">
        <w:t xml:space="preserve"> - Нормативы потребления коммунальных услуг по холодному (горячему) вод</w:t>
      </w:r>
      <w:r w:rsidRPr="00A5746B">
        <w:t>о</w:t>
      </w:r>
      <w:r w:rsidRPr="00A5746B">
        <w:t>снабжению, водоотведению в жилых помещениях, утв. Постановлением Правительства У</w:t>
      </w:r>
      <w:r w:rsidRPr="00A5746B">
        <w:t>д</w:t>
      </w:r>
      <w:r w:rsidRPr="00A5746B">
        <w:t>муртской Республики от 27 мая 2013 года N 222</w:t>
      </w:r>
      <w:r w:rsidR="003F3107" w:rsidRPr="00A5746B">
        <w:t xml:space="preserve"> </w:t>
      </w:r>
      <w:r w:rsidR="008B0AD6" w:rsidRPr="00A5746B">
        <w:t>(в ред. </w:t>
      </w:r>
      <w:hyperlink r:id="rId26" w:history="1">
        <w:r w:rsidR="008B0AD6" w:rsidRPr="00A5746B">
          <w:rPr>
            <w:rStyle w:val="aff1"/>
            <w:color w:val="auto"/>
            <w:u w:val="none"/>
          </w:rPr>
          <w:t>постановления Правительства Удмур</w:t>
        </w:r>
        <w:r w:rsidR="008B0AD6" w:rsidRPr="00A5746B">
          <w:rPr>
            <w:rStyle w:val="aff1"/>
            <w:color w:val="auto"/>
            <w:u w:val="none"/>
          </w:rPr>
          <w:t>т</w:t>
        </w:r>
        <w:r w:rsidR="008B0AD6" w:rsidRPr="00A5746B">
          <w:rPr>
            <w:rStyle w:val="aff1"/>
            <w:color w:val="auto"/>
            <w:u w:val="none"/>
          </w:rPr>
          <w:t>ской Республики от 27.04.2015 N 201</w:t>
        </w:r>
      </w:hyperlink>
      <w:r w:rsidR="008B0AD6" w:rsidRPr="00A5746B">
        <w:t>)</w:t>
      </w:r>
    </w:p>
    <w:tbl>
      <w:tblPr>
        <w:tblW w:w="0" w:type="auto"/>
        <w:tblInd w:w="149" w:type="dxa"/>
        <w:tblLayout w:type="fixed"/>
        <w:tblCellMar>
          <w:left w:w="0" w:type="dxa"/>
          <w:right w:w="0" w:type="dxa"/>
        </w:tblCellMar>
        <w:tblLook w:val="04A0" w:firstRow="1" w:lastRow="0" w:firstColumn="1" w:lastColumn="0" w:noHBand="0" w:noVBand="1"/>
      </w:tblPr>
      <w:tblGrid>
        <w:gridCol w:w="5670"/>
        <w:gridCol w:w="1330"/>
        <w:gridCol w:w="1505"/>
        <w:gridCol w:w="1418"/>
      </w:tblGrid>
      <w:tr w:rsidR="00A5165F" w:rsidRPr="00A5746B" w:rsidTr="00A5165F">
        <w:trPr>
          <w:cantSplit/>
          <w:tblHeader/>
        </w:trPr>
        <w:tc>
          <w:tcPr>
            <w:tcW w:w="567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A5165F" w:rsidRPr="00A5746B" w:rsidRDefault="00A5165F" w:rsidP="00A5165F">
            <w:pPr>
              <w:pStyle w:val="formattext0"/>
              <w:spacing w:before="0" w:beforeAutospacing="0" w:after="0" w:afterAutospacing="0"/>
              <w:ind w:firstLine="0"/>
              <w:jc w:val="center"/>
              <w:textAlignment w:val="baseline"/>
              <w:rPr>
                <w:sz w:val="22"/>
                <w:szCs w:val="22"/>
              </w:rPr>
            </w:pPr>
            <w:r w:rsidRPr="00A5746B">
              <w:rPr>
                <w:sz w:val="22"/>
                <w:szCs w:val="22"/>
              </w:rPr>
              <w:t>Категории жилых помещений</w:t>
            </w:r>
          </w:p>
        </w:tc>
        <w:tc>
          <w:tcPr>
            <w:tcW w:w="133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A5165F" w:rsidRPr="00A5746B" w:rsidRDefault="00A5165F" w:rsidP="00A5165F">
            <w:pPr>
              <w:pStyle w:val="formattext0"/>
              <w:spacing w:before="0" w:beforeAutospacing="0" w:after="0" w:afterAutospacing="0"/>
              <w:ind w:firstLine="0"/>
              <w:jc w:val="center"/>
              <w:textAlignment w:val="baseline"/>
              <w:rPr>
                <w:sz w:val="22"/>
                <w:szCs w:val="22"/>
              </w:rPr>
            </w:pPr>
            <w:r w:rsidRPr="00A5746B">
              <w:rPr>
                <w:sz w:val="22"/>
                <w:szCs w:val="22"/>
              </w:rPr>
              <w:t>Единица измерения</w:t>
            </w:r>
          </w:p>
        </w:tc>
        <w:tc>
          <w:tcPr>
            <w:tcW w:w="1505"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A5165F" w:rsidRPr="00A5746B" w:rsidRDefault="00A5165F" w:rsidP="00A5165F">
            <w:pPr>
              <w:pStyle w:val="formattext0"/>
              <w:spacing w:before="0" w:beforeAutospacing="0" w:after="0" w:afterAutospacing="0"/>
              <w:ind w:firstLine="0"/>
              <w:jc w:val="center"/>
              <w:textAlignment w:val="baseline"/>
              <w:rPr>
                <w:sz w:val="22"/>
                <w:szCs w:val="22"/>
              </w:rPr>
            </w:pPr>
            <w:r w:rsidRPr="00A5746B">
              <w:rPr>
                <w:sz w:val="22"/>
                <w:szCs w:val="22"/>
              </w:rPr>
              <w:t>Норматив потребления коммунал</w:t>
            </w:r>
            <w:r w:rsidRPr="00A5746B">
              <w:rPr>
                <w:sz w:val="22"/>
                <w:szCs w:val="22"/>
              </w:rPr>
              <w:t>ь</w:t>
            </w:r>
            <w:r w:rsidRPr="00A5746B">
              <w:rPr>
                <w:sz w:val="22"/>
                <w:szCs w:val="22"/>
              </w:rPr>
              <w:t>ной услуги холодного водосна</w:t>
            </w:r>
            <w:r w:rsidRPr="00A5746B">
              <w:rPr>
                <w:sz w:val="22"/>
                <w:szCs w:val="22"/>
              </w:rPr>
              <w:t>б</w:t>
            </w:r>
            <w:r w:rsidRPr="00A5746B">
              <w:rPr>
                <w:sz w:val="22"/>
                <w:szCs w:val="22"/>
              </w:rPr>
              <w:t>жения</w:t>
            </w:r>
          </w:p>
        </w:tc>
        <w:tc>
          <w:tcPr>
            <w:tcW w:w="141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A5165F" w:rsidRPr="00A5746B" w:rsidRDefault="00A5165F" w:rsidP="00A5165F">
            <w:pPr>
              <w:pStyle w:val="formattext0"/>
              <w:spacing w:before="0" w:beforeAutospacing="0" w:after="0" w:afterAutospacing="0"/>
              <w:ind w:firstLine="0"/>
              <w:jc w:val="center"/>
              <w:textAlignment w:val="baseline"/>
              <w:rPr>
                <w:sz w:val="22"/>
                <w:szCs w:val="22"/>
              </w:rPr>
            </w:pPr>
            <w:r w:rsidRPr="00A5746B">
              <w:rPr>
                <w:sz w:val="22"/>
                <w:szCs w:val="22"/>
              </w:rPr>
              <w:t>Норматив потребл</w:t>
            </w:r>
            <w:r w:rsidRPr="00A5746B">
              <w:rPr>
                <w:sz w:val="22"/>
                <w:szCs w:val="22"/>
              </w:rPr>
              <w:t>е</w:t>
            </w:r>
            <w:r w:rsidRPr="00A5746B">
              <w:rPr>
                <w:sz w:val="22"/>
                <w:szCs w:val="22"/>
              </w:rPr>
              <w:t>ния комм</w:t>
            </w:r>
            <w:r w:rsidRPr="00A5746B">
              <w:rPr>
                <w:sz w:val="22"/>
                <w:szCs w:val="22"/>
              </w:rPr>
              <w:t>у</w:t>
            </w:r>
            <w:r w:rsidRPr="00A5746B">
              <w:rPr>
                <w:sz w:val="22"/>
                <w:szCs w:val="22"/>
              </w:rPr>
              <w:t>нальной услуги г</w:t>
            </w:r>
            <w:r w:rsidRPr="00A5746B">
              <w:rPr>
                <w:sz w:val="22"/>
                <w:szCs w:val="22"/>
              </w:rPr>
              <w:t>о</w:t>
            </w:r>
            <w:r w:rsidRPr="00A5746B">
              <w:rPr>
                <w:sz w:val="22"/>
                <w:szCs w:val="22"/>
              </w:rPr>
              <w:t>рячего в</w:t>
            </w:r>
            <w:r w:rsidRPr="00A5746B">
              <w:rPr>
                <w:sz w:val="22"/>
                <w:szCs w:val="22"/>
              </w:rPr>
              <w:t>о</w:t>
            </w:r>
            <w:r w:rsidRPr="00A5746B">
              <w:rPr>
                <w:sz w:val="22"/>
                <w:szCs w:val="22"/>
              </w:rPr>
              <w:t>доснабж</w:t>
            </w:r>
            <w:r w:rsidRPr="00A5746B">
              <w:rPr>
                <w:sz w:val="22"/>
                <w:szCs w:val="22"/>
              </w:rPr>
              <w:t>е</w:t>
            </w:r>
            <w:r w:rsidRPr="00A5746B">
              <w:rPr>
                <w:sz w:val="22"/>
                <w:szCs w:val="22"/>
              </w:rPr>
              <w:t>ния</w:t>
            </w:r>
          </w:p>
        </w:tc>
      </w:tr>
      <w:tr w:rsidR="00A5165F" w:rsidRPr="00A5746B" w:rsidTr="00A5165F">
        <w:trPr>
          <w:cantSplit/>
        </w:trPr>
        <w:tc>
          <w:tcPr>
            <w:tcW w:w="567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5165F" w:rsidRPr="00A5746B" w:rsidRDefault="00A5165F" w:rsidP="00A5165F">
            <w:pPr>
              <w:pStyle w:val="formattext0"/>
              <w:spacing w:before="0" w:beforeAutospacing="0" w:after="0" w:afterAutospacing="0"/>
              <w:ind w:firstLine="0"/>
              <w:textAlignment w:val="baseline"/>
              <w:rPr>
                <w:sz w:val="22"/>
                <w:szCs w:val="22"/>
              </w:rPr>
            </w:pPr>
            <w:r w:rsidRPr="00A5746B">
              <w:rPr>
                <w:sz w:val="22"/>
                <w:szCs w:val="22"/>
              </w:rPr>
              <w:t>1. Многоквартирные и жилые дома с централизованным холодным и горячим водоснабжением, водоотведением, оборудованные унитазами, раковинами, мойками к</w:t>
            </w:r>
            <w:r w:rsidRPr="00A5746B">
              <w:rPr>
                <w:sz w:val="22"/>
                <w:szCs w:val="22"/>
              </w:rPr>
              <w:t>у</w:t>
            </w:r>
            <w:r w:rsidRPr="00A5746B">
              <w:rPr>
                <w:sz w:val="22"/>
                <w:szCs w:val="22"/>
              </w:rPr>
              <w:t>хонными, ваннами сидячими длиной 1200 мм с душем</w:t>
            </w:r>
          </w:p>
        </w:tc>
        <w:tc>
          <w:tcPr>
            <w:tcW w:w="133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5165F" w:rsidRPr="00A5746B" w:rsidRDefault="00A5165F" w:rsidP="00A5165F">
            <w:pPr>
              <w:pStyle w:val="formattext0"/>
              <w:spacing w:before="0" w:beforeAutospacing="0" w:after="0" w:afterAutospacing="0"/>
              <w:ind w:firstLine="0"/>
              <w:jc w:val="center"/>
              <w:textAlignment w:val="baseline"/>
              <w:rPr>
                <w:sz w:val="22"/>
                <w:szCs w:val="22"/>
              </w:rPr>
            </w:pPr>
            <w:r w:rsidRPr="00A5746B">
              <w:rPr>
                <w:sz w:val="22"/>
                <w:szCs w:val="22"/>
              </w:rPr>
              <w:t>куб. метр в месяц на человека</w:t>
            </w:r>
          </w:p>
        </w:tc>
        <w:tc>
          <w:tcPr>
            <w:tcW w:w="1505"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5165F" w:rsidRPr="00A5746B" w:rsidRDefault="00A5165F" w:rsidP="00A5165F">
            <w:pPr>
              <w:pStyle w:val="formattext0"/>
              <w:spacing w:before="0" w:beforeAutospacing="0" w:after="0" w:afterAutospacing="0"/>
              <w:ind w:firstLine="0"/>
              <w:jc w:val="center"/>
              <w:textAlignment w:val="baseline"/>
              <w:rPr>
                <w:sz w:val="22"/>
                <w:szCs w:val="22"/>
              </w:rPr>
            </w:pPr>
            <w:r w:rsidRPr="00A5746B">
              <w:rPr>
                <w:sz w:val="22"/>
                <w:szCs w:val="22"/>
              </w:rPr>
              <w:t>4,91</w:t>
            </w:r>
          </w:p>
        </w:tc>
        <w:tc>
          <w:tcPr>
            <w:tcW w:w="141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5165F" w:rsidRPr="00A5746B" w:rsidRDefault="00A5165F" w:rsidP="00A5165F">
            <w:pPr>
              <w:pStyle w:val="formattext0"/>
              <w:spacing w:before="0" w:beforeAutospacing="0" w:after="0" w:afterAutospacing="0"/>
              <w:ind w:firstLine="0"/>
              <w:jc w:val="center"/>
              <w:textAlignment w:val="baseline"/>
              <w:rPr>
                <w:sz w:val="22"/>
                <w:szCs w:val="22"/>
              </w:rPr>
            </w:pPr>
            <w:r w:rsidRPr="00A5746B">
              <w:rPr>
                <w:sz w:val="22"/>
                <w:szCs w:val="22"/>
              </w:rPr>
              <w:t>3,16</w:t>
            </w:r>
          </w:p>
        </w:tc>
      </w:tr>
      <w:tr w:rsidR="00A5165F" w:rsidRPr="00A5746B" w:rsidTr="00A5165F">
        <w:trPr>
          <w:cantSplit/>
        </w:trPr>
        <w:tc>
          <w:tcPr>
            <w:tcW w:w="567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5165F" w:rsidRPr="00A5746B" w:rsidRDefault="00A5165F" w:rsidP="00A5165F">
            <w:pPr>
              <w:pStyle w:val="formattext0"/>
              <w:spacing w:before="0" w:beforeAutospacing="0" w:after="0" w:afterAutospacing="0"/>
              <w:ind w:firstLine="0"/>
              <w:textAlignment w:val="baseline"/>
              <w:rPr>
                <w:sz w:val="22"/>
                <w:szCs w:val="22"/>
              </w:rPr>
            </w:pPr>
            <w:r w:rsidRPr="00A5746B">
              <w:rPr>
                <w:sz w:val="22"/>
                <w:szCs w:val="22"/>
              </w:rPr>
              <w:t>2. Многоквартирные и жилые дома с централизованным холодным и горячим водоснабжением, водоотведением, оборудованные унитазами, раковинами, мойками к</w:t>
            </w:r>
            <w:r w:rsidRPr="00A5746B">
              <w:rPr>
                <w:sz w:val="22"/>
                <w:szCs w:val="22"/>
              </w:rPr>
              <w:t>у</w:t>
            </w:r>
            <w:r w:rsidRPr="00A5746B">
              <w:rPr>
                <w:sz w:val="22"/>
                <w:szCs w:val="22"/>
              </w:rPr>
              <w:t>хонными, ваннами длиной 1500 - 1550 мм с душем</w:t>
            </w:r>
          </w:p>
        </w:tc>
        <w:tc>
          <w:tcPr>
            <w:tcW w:w="133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5165F" w:rsidRPr="00A5746B" w:rsidRDefault="00A5165F" w:rsidP="00A5165F">
            <w:pPr>
              <w:pStyle w:val="formattext0"/>
              <w:spacing w:before="0" w:beforeAutospacing="0" w:after="0" w:afterAutospacing="0"/>
              <w:ind w:firstLine="0"/>
              <w:jc w:val="center"/>
              <w:textAlignment w:val="baseline"/>
              <w:rPr>
                <w:sz w:val="22"/>
                <w:szCs w:val="22"/>
              </w:rPr>
            </w:pPr>
            <w:r w:rsidRPr="00A5746B">
              <w:rPr>
                <w:sz w:val="22"/>
                <w:szCs w:val="22"/>
              </w:rPr>
              <w:t>куб. метр в месяц на человека</w:t>
            </w:r>
          </w:p>
        </w:tc>
        <w:tc>
          <w:tcPr>
            <w:tcW w:w="1505"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5165F" w:rsidRPr="00A5746B" w:rsidRDefault="00A5165F" w:rsidP="00A5165F">
            <w:pPr>
              <w:pStyle w:val="formattext0"/>
              <w:spacing w:before="0" w:beforeAutospacing="0" w:after="0" w:afterAutospacing="0"/>
              <w:ind w:firstLine="0"/>
              <w:jc w:val="center"/>
              <w:textAlignment w:val="baseline"/>
              <w:rPr>
                <w:sz w:val="22"/>
                <w:szCs w:val="22"/>
              </w:rPr>
            </w:pPr>
            <w:r w:rsidRPr="00A5746B">
              <w:rPr>
                <w:sz w:val="22"/>
                <w:szCs w:val="22"/>
              </w:rPr>
              <w:t>4,97</w:t>
            </w:r>
          </w:p>
        </w:tc>
        <w:tc>
          <w:tcPr>
            <w:tcW w:w="141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5165F" w:rsidRPr="00A5746B" w:rsidRDefault="00A5165F" w:rsidP="00A5165F">
            <w:pPr>
              <w:pStyle w:val="formattext0"/>
              <w:spacing w:before="0" w:beforeAutospacing="0" w:after="0" w:afterAutospacing="0"/>
              <w:ind w:firstLine="0"/>
              <w:jc w:val="center"/>
              <w:textAlignment w:val="baseline"/>
              <w:rPr>
                <w:sz w:val="22"/>
                <w:szCs w:val="22"/>
              </w:rPr>
            </w:pPr>
            <w:r w:rsidRPr="00A5746B">
              <w:rPr>
                <w:sz w:val="22"/>
                <w:szCs w:val="22"/>
              </w:rPr>
              <w:t>3,22</w:t>
            </w:r>
          </w:p>
        </w:tc>
      </w:tr>
      <w:tr w:rsidR="00A5165F" w:rsidRPr="00A5746B" w:rsidTr="00A5165F">
        <w:trPr>
          <w:cantSplit/>
        </w:trPr>
        <w:tc>
          <w:tcPr>
            <w:tcW w:w="567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5165F" w:rsidRPr="00A5746B" w:rsidRDefault="00A5165F" w:rsidP="00A5165F">
            <w:pPr>
              <w:pStyle w:val="formattext0"/>
              <w:spacing w:before="0" w:beforeAutospacing="0" w:after="0" w:afterAutospacing="0"/>
              <w:ind w:firstLine="0"/>
              <w:textAlignment w:val="baseline"/>
              <w:rPr>
                <w:sz w:val="22"/>
                <w:szCs w:val="22"/>
              </w:rPr>
            </w:pPr>
            <w:r w:rsidRPr="00A5746B">
              <w:rPr>
                <w:sz w:val="22"/>
                <w:szCs w:val="22"/>
              </w:rPr>
              <w:t>3. Многоквартирные и жилые дома с централизованным холодным и горячим водоснабжением, водоотведением, оборудованные унитазами, раковинами, мойками к</w:t>
            </w:r>
            <w:r w:rsidRPr="00A5746B">
              <w:rPr>
                <w:sz w:val="22"/>
                <w:szCs w:val="22"/>
              </w:rPr>
              <w:t>у</w:t>
            </w:r>
            <w:r w:rsidRPr="00A5746B">
              <w:rPr>
                <w:sz w:val="22"/>
                <w:szCs w:val="22"/>
              </w:rPr>
              <w:t>хонными, ваннами длиной 1650 - 1700 мм с душем</w:t>
            </w:r>
          </w:p>
        </w:tc>
        <w:tc>
          <w:tcPr>
            <w:tcW w:w="133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5165F" w:rsidRPr="00A5746B" w:rsidRDefault="00A5165F" w:rsidP="00A5165F">
            <w:pPr>
              <w:pStyle w:val="formattext0"/>
              <w:spacing w:before="0" w:beforeAutospacing="0" w:after="0" w:afterAutospacing="0"/>
              <w:ind w:firstLine="0"/>
              <w:jc w:val="center"/>
              <w:textAlignment w:val="baseline"/>
              <w:rPr>
                <w:sz w:val="22"/>
                <w:szCs w:val="22"/>
              </w:rPr>
            </w:pPr>
            <w:r w:rsidRPr="00A5746B">
              <w:rPr>
                <w:sz w:val="22"/>
                <w:szCs w:val="22"/>
              </w:rPr>
              <w:t>куб. метр в месяц на человека</w:t>
            </w:r>
          </w:p>
        </w:tc>
        <w:tc>
          <w:tcPr>
            <w:tcW w:w="1505"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5165F" w:rsidRPr="00A5746B" w:rsidRDefault="00A5165F" w:rsidP="00A5165F">
            <w:pPr>
              <w:pStyle w:val="formattext0"/>
              <w:spacing w:before="0" w:beforeAutospacing="0" w:after="0" w:afterAutospacing="0"/>
              <w:ind w:firstLine="0"/>
              <w:jc w:val="center"/>
              <w:textAlignment w:val="baseline"/>
              <w:rPr>
                <w:sz w:val="22"/>
                <w:szCs w:val="22"/>
              </w:rPr>
            </w:pPr>
            <w:r w:rsidRPr="00A5746B">
              <w:rPr>
                <w:sz w:val="22"/>
                <w:szCs w:val="22"/>
              </w:rPr>
              <w:t>5,02</w:t>
            </w:r>
          </w:p>
        </w:tc>
        <w:tc>
          <w:tcPr>
            <w:tcW w:w="141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5165F" w:rsidRPr="00A5746B" w:rsidRDefault="00A5165F" w:rsidP="00A5165F">
            <w:pPr>
              <w:pStyle w:val="formattext0"/>
              <w:spacing w:before="0" w:beforeAutospacing="0" w:after="0" w:afterAutospacing="0"/>
              <w:ind w:firstLine="0"/>
              <w:jc w:val="center"/>
              <w:textAlignment w:val="baseline"/>
              <w:rPr>
                <w:sz w:val="22"/>
                <w:szCs w:val="22"/>
              </w:rPr>
            </w:pPr>
            <w:r w:rsidRPr="00A5746B">
              <w:rPr>
                <w:sz w:val="22"/>
                <w:szCs w:val="22"/>
              </w:rPr>
              <w:t>3,27</w:t>
            </w:r>
          </w:p>
        </w:tc>
      </w:tr>
      <w:tr w:rsidR="00A5165F" w:rsidRPr="00A5746B" w:rsidTr="00A5165F">
        <w:trPr>
          <w:cantSplit/>
        </w:trPr>
        <w:tc>
          <w:tcPr>
            <w:tcW w:w="567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5165F" w:rsidRPr="00A5746B" w:rsidRDefault="00A5165F" w:rsidP="00A5165F">
            <w:pPr>
              <w:pStyle w:val="formattext0"/>
              <w:spacing w:before="0" w:beforeAutospacing="0" w:after="0" w:afterAutospacing="0"/>
              <w:ind w:firstLine="0"/>
              <w:textAlignment w:val="baseline"/>
              <w:rPr>
                <w:sz w:val="22"/>
                <w:szCs w:val="22"/>
              </w:rPr>
            </w:pPr>
            <w:r w:rsidRPr="00A5746B">
              <w:rPr>
                <w:sz w:val="22"/>
                <w:szCs w:val="22"/>
              </w:rPr>
              <w:lastRenderedPageBreak/>
              <w:t>4. Многоквартирные и жилые дома с централизованным холодным и горячим водоснабжением, водоотведением, оборудованные унитазами, раковинами, мойками к</w:t>
            </w:r>
            <w:r w:rsidRPr="00A5746B">
              <w:rPr>
                <w:sz w:val="22"/>
                <w:szCs w:val="22"/>
              </w:rPr>
              <w:t>у</w:t>
            </w:r>
            <w:r w:rsidRPr="00A5746B">
              <w:rPr>
                <w:sz w:val="22"/>
                <w:szCs w:val="22"/>
              </w:rPr>
              <w:t>хонными, душем</w:t>
            </w:r>
          </w:p>
        </w:tc>
        <w:tc>
          <w:tcPr>
            <w:tcW w:w="133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5165F" w:rsidRPr="00A5746B" w:rsidRDefault="00A5165F" w:rsidP="00A5165F">
            <w:pPr>
              <w:pStyle w:val="formattext0"/>
              <w:spacing w:before="0" w:beforeAutospacing="0" w:after="0" w:afterAutospacing="0"/>
              <w:ind w:firstLine="0"/>
              <w:jc w:val="center"/>
              <w:textAlignment w:val="baseline"/>
              <w:rPr>
                <w:sz w:val="22"/>
                <w:szCs w:val="22"/>
              </w:rPr>
            </w:pPr>
            <w:r w:rsidRPr="00A5746B">
              <w:rPr>
                <w:sz w:val="22"/>
                <w:szCs w:val="22"/>
              </w:rPr>
              <w:t>куб. метр в месяц на человека</w:t>
            </w:r>
          </w:p>
        </w:tc>
        <w:tc>
          <w:tcPr>
            <w:tcW w:w="1505"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5165F" w:rsidRPr="00A5746B" w:rsidRDefault="00A5165F" w:rsidP="00A5165F">
            <w:pPr>
              <w:pStyle w:val="formattext0"/>
              <w:spacing w:before="0" w:beforeAutospacing="0" w:after="0" w:afterAutospacing="0"/>
              <w:ind w:firstLine="0"/>
              <w:jc w:val="center"/>
              <w:textAlignment w:val="baseline"/>
              <w:rPr>
                <w:sz w:val="22"/>
                <w:szCs w:val="22"/>
              </w:rPr>
            </w:pPr>
            <w:r w:rsidRPr="00A5746B">
              <w:rPr>
                <w:sz w:val="22"/>
                <w:szCs w:val="22"/>
              </w:rPr>
              <w:t>4,59</w:t>
            </w:r>
          </w:p>
        </w:tc>
        <w:tc>
          <w:tcPr>
            <w:tcW w:w="141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5165F" w:rsidRPr="00A5746B" w:rsidRDefault="00A5165F" w:rsidP="00A5165F">
            <w:pPr>
              <w:pStyle w:val="formattext0"/>
              <w:spacing w:before="0" w:beforeAutospacing="0" w:after="0" w:afterAutospacing="0"/>
              <w:ind w:firstLine="0"/>
              <w:jc w:val="center"/>
              <w:textAlignment w:val="baseline"/>
              <w:rPr>
                <w:sz w:val="22"/>
                <w:szCs w:val="22"/>
              </w:rPr>
            </w:pPr>
            <w:r w:rsidRPr="00A5746B">
              <w:rPr>
                <w:sz w:val="22"/>
                <w:szCs w:val="22"/>
              </w:rPr>
              <w:t>2,84</w:t>
            </w:r>
          </w:p>
        </w:tc>
      </w:tr>
      <w:tr w:rsidR="00A5165F" w:rsidRPr="00A5746B" w:rsidTr="00A5165F">
        <w:trPr>
          <w:cantSplit/>
        </w:trPr>
        <w:tc>
          <w:tcPr>
            <w:tcW w:w="567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5165F" w:rsidRPr="00A5746B" w:rsidRDefault="00A5165F" w:rsidP="00A5165F">
            <w:pPr>
              <w:pStyle w:val="formattext0"/>
              <w:spacing w:before="0" w:beforeAutospacing="0" w:after="0" w:afterAutospacing="0"/>
              <w:ind w:firstLine="0"/>
              <w:textAlignment w:val="baseline"/>
              <w:rPr>
                <w:sz w:val="22"/>
                <w:szCs w:val="22"/>
              </w:rPr>
            </w:pPr>
            <w:r w:rsidRPr="00A5746B">
              <w:rPr>
                <w:sz w:val="22"/>
                <w:szCs w:val="22"/>
              </w:rPr>
              <w:t>5. Многоквартирные и жилые дома с централизованным холодным и горячим водоснабжением, водоотведением, оборудованные унитазами, раковинами, мойками к</w:t>
            </w:r>
            <w:r w:rsidRPr="00A5746B">
              <w:rPr>
                <w:sz w:val="22"/>
                <w:szCs w:val="22"/>
              </w:rPr>
              <w:t>у</w:t>
            </w:r>
            <w:r w:rsidRPr="00A5746B">
              <w:rPr>
                <w:sz w:val="22"/>
                <w:szCs w:val="22"/>
              </w:rPr>
              <w:t>хонными, ваннами без душа</w:t>
            </w:r>
          </w:p>
        </w:tc>
        <w:tc>
          <w:tcPr>
            <w:tcW w:w="133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5165F" w:rsidRPr="00A5746B" w:rsidRDefault="00A5165F" w:rsidP="00A5165F">
            <w:pPr>
              <w:pStyle w:val="formattext0"/>
              <w:spacing w:before="0" w:beforeAutospacing="0" w:after="0" w:afterAutospacing="0"/>
              <w:ind w:firstLine="0"/>
              <w:jc w:val="center"/>
              <w:textAlignment w:val="baseline"/>
              <w:rPr>
                <w:sz w:val="22"/>
                <w:szCs w:val="22"/>
              </w:rPr>
            </w:pPr>
            <w:r w:rsidRPr="00A5746B">
              <w:rPr>
                <w:sz w:val="22"/>
                <w:szCs w:val="22"/>
              </w:rPr>
              <w:t>куб. метр в месяц на человека</w:t>
            </w:r>
          </w:p>
        </w:tc>
        <w:tc>
          <w:tcPr>
            <w:tcW w:w="1505"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5165F" w:rsidRPr="00A5746B" w:rsidRDefault="00A5165F" w:rsidP="00A5165F">
            <w:pPr>
              <w:pStyle w:val="formattext0"/>
              <w:spacing w:before="0" w:beforeAutospacing="0" w:after="0" w:afterAutospacing="0"/>
              <w:ind w:firstLine="0"/>
              <w:jc w:val="center"/>
              <w:textAlignment w:val="baseline"/>
              <w:rPr>
                <w:sz w:val="22"/>
                <w:szCs w:val="22"/>
              </w:rPr>
            </w:pPr>
            <w:r w:rsidRPr="00A5746B">
              <w:rPr>
                <w:sz w:val="22"/>
                <w:szCs w:val="22"/>
              </w:rPr>
              <w:t>3,50</w:t>
            </w:r>
          </w:p>
        </w:tc>
        <w:tc>
          <w:tcPr>
            <w:tcW w:w="141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5165F" w:rsidRPr="00A5746B" w:rsidRDefault="00A5165F" w:rsidP="00A5165F">
            <w:pPr>
              <w:pStyle w:val="formattext0"/>
              <w:spacing w:before="0" w:beforeAutospacing="0" w:after="0" w:afterAutospacing="0"/>
              <w:ind w:firstLine="0"/>
              <w:jc w:val="center"/>
              <w:textAlignment w:val="baseline"/>
              <w:rPr>
                <w:sz w:val="22"/>
                <w:szCs w:val="22"/>
              </w:rPr>
            </w:pPr>
            <w:r w:rsidRPr="00A5746B">
              <w:rPr>
                <w:sz w:val="22"/>
                <w:szCs w:val="22"/>
              </w:rPr>
              <w:t>1,75</w:t>
            </w:r>
          </w:p>
        </w:tc>
      </w:tr>
      <w:tr w:rsidR="00A5165F" w:rsidRPr="00A5746B" w:rsidTr="00A5165F">
        <w:trPr>
          <w:cantSplit/>
        </w:trPr>
        <w:tc>
          <w:tcPr>
            <w:tcW w:w="567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5165F" w:rsidRPr="00A5746B" w:rsidRDefault="00A5165F" w:rsidP="00A5165F">
            <w:pPr>
              <w:pStyle w:val="formattext0"/>
              <w:spacing w:before="0" w:beforeAutospacing="0" w:after="0" w:afterAutospacing="0"/>
              <w:ind w:firstLine="0"/>
              <w:textAlignment w:val="baseline"/>
              <w:rPr>
                <w:sz w:val="22"/>
                <w:szCs w:val="22"/>
              </w:rPr>
            </w:pPr>
            <w:r w:rsidRPr="00A5746B">
              <w:rPr>
                <w:sz w:val="22"/>
                <w:szCs w:val="22"/>
              </w:rPr>
              <w:t>6. Многоквартирные и жилые дома с централизованным холодным и горячим водоснабжением, водоотведением, оборудованные унитазами, раковинами, мойками к</w:t>
            </w:r>
            <w:r w:rsidRPr="00A5746B">
              <w:rPr>
                <w:sz w:val="22"/>
                <w:szCs w:val="22"/>
              </w:rPr>
              <w:t>у</w:t>
            </w:r>
            <w:r w:rsidRPr="00A5746B">
              <w:rPr>
                <w:sz w:val="22"/>
                <w:szCs w:val="22"/>
              </w:rPr>
              <w:t>хонными</w:t>
            </w:r>
          </w:p>
        </w:tc>
        <w:tc>
          <w:tcPr>
            <w:tcW w:w="133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5165F" w:rsidRPr="00A5746B" w:rsidRDefault="00A5165F" w:rsidP="00A5165F">
            <w:pPr>
              <w:pStyle w:val="formattext0"/>
              <w:spacing w:before="0" w:beforeAutospacing="0" w:after="0" w:afterAutospacing="0"/>
              <w:ind w:firstLine="0"/>
              <w:jc w:val="center"/>
              <w:textAlignment w:val="baseline"/>
              <w:rPr>
                <w:sz w:val="22"/>
                <w:szCs w:val="22"/>
              </w:rPr>
            </w:pPr>
            <w:r w:rsidRPr="00A5746B">
              <w:rPr>
                <w:sz w:val="22"/>
                <w:szCs w:val="22"/>
              </w:rPr>
              <w:t>куб. метр в месяц на человека</w:t>
            </w:r>
          </w:p>
        </w:tc>
        <w:tc>
          <w:tcPr>
            <w:tcW w:w="1505"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5165F" w:rsidRPr="00A5746B" w:rsidRDefault="00A5165F" w:rsidP="00A5165F">
            <w:pPr>
              <w:pStyle w:val="formattext0"/>
              <w:spacing w:before="0" w:beforeAutospacing="0" w:after="0" w:afterAutospacing="0"/>
              <w:ind w:firstLine="0"/>
              <w:jc w:val="center"/>
              <w:textAlignment w:val="baseline"/>
              <w:rPr>
                <w:sz w:val="22"/>
                <w:szCs w:val="22"/>
              </w:rPr>
            </w:pPr>
            <w:r w:rsidRPr="00A5746B">
              <w:rPr>
                <w:sz w:val="22"/>
                <w:szCs w:val="22"/>
              </w:rPr>
              <w:t>3,50</w:t>
            </w:r>
          </w:p>
        </w:tc>
        <w:tc>
          <w:tcPr>
            <w:tcW w:w="141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5165F" w:rsidRPr="00A5746B" w:rsidRDefault="00A5165F" w:rsidP="00A5165F">
            <w:pPr>
              <w:pStyle w:val="formattext0"/>
              <w:spacing w:before="0" w:beforeAutospacing="0" w:after="0" w:afterAutospacing="0"/>
              <w:ind w:firstLine="0"/>
              <w:jc w:val="center"/>
              <w:textAlignment w:val="baseline"/>
              <w:rPr>
                <w:sz w:val="22"/>
                <w:szCs w:val="22"/>
              </w:rPr>
            </w:pPr>
            <w:r w:rsidRPr="00A5746B">
              <w:rPr>
                <w:sz w:val="22"/>
                <w:szCs w:val="22"/>
              </w:rPr>
              <w:t>1,49</w:t>
            </w:r>
          </w:p>
        </w:tc>
      </w:tr>
      <w:tr w:rsidR="00A5165F" w:rsidRPr="00A5746B" w:rsidTr="00A5165F">
        <w:trPr>
          <w:cantSplit/>
        </w:trPr>
        <w:tc>
          <w:tcPr>
            <w:tcW w:w="567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5165F" w:rsidRPr="00A5746B" w:rsidRDefault="00A5165F" w:rsidP="00A5165F">
            <w:pPr>
              <w:pStyle w:val="formattext0"/>
              <w:spacing w:before="0" w:beforeAutospacing="0" w:after="0" w:afterAutospacing="0"/>
              <w:ind w:firstLine="0"/>
              <w:textAlignment w:val="baseline"/>
              <w:rPr>
                <w:sz w:val="22"/>
                <w:szCs w:val="22"/>
              </w:rPr>
            </w:pPr>
            <w:r w:rsidRPr="00A5746B">
              <w:rPr>
                <w:sz w:val="22"/>
                <w:szCs w:val="22"/>
              </w:rPr>
              <w:t>7. Многоквартирные и жилые дома с централизованным холодным и горячим водоснабжением, водоотведением, оборудованные унитазами, раковинами</w:t>
            </w:r>
          </w:p>
        </w:tc>
        <w:tc>
          <w:tcPr>
            <w:tcW w:w="133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5165F" w:rsidRPr="00A5746B" w:rsidRDefault="00A5165F" w:rsidP="00A5165F">
            <w:pPr>
              <w:pStyle w:val="formattext0"/>
              <w:spacing w:before="0" w:beforeAutospacing="0" w:after="0" w:afterAutospacing="0"/>
              <w:ind w:firstLine="0"/>
              <w:jc w:val="center"/>
              <w:textAlignment w:val="baseline"/>
              <w:rPr>
                <w:sz w:val="22"/>
                <w:szCs w:val="22"/>
              </w:rPr>
            </w:pPr>
            <w:r w:rsidRPr="00A5746B">
              <w:rPr>
                <w:sz w:val="22"/>
                <w:szCs w:val="22"/>
              </w:rPr>
              <w:t>куб. метр в месяц на человека</w:t>
            </w:r>
          </w:p>
        </w:tc>
        <w:tc>
          <w:tcPr>
            <w:tcW w:w="1505"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5165F" w:rsidRPr="00A5746B" w:rsidRDefault="00A5165F" w:rsidP="00A5165F">
            <w:pPr>
              <w:pStyle w:val="formattext0"/>
              <w:spacing w:before="0" w:beforeAutospacing="0" w:after="0" w:afterAutospacing="0"/>
              <w:ind w:firstLine="0"/>
              <w:jc w:val="center"/>
              <w:textAlignment w:val="baseline"/>
              <w:rPr>
                <w:sz w:val="22"/>
                <w:szCs w:val="22"/>
              </w:rPr>
            </w:pPr>
            <w:r w:rsidRPr="00A5746B">
              <w:rPr>
                <w:sz w:val="22"/>
                <w:szCs w:val="22"/>
              </w:rPr>
              <w:t>3,07</w:t>
            </w:r>
          </w:p>
        </w:tc>
        <w:tc>
          <w:tcPr>
            <w:tcW w:w="141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5165F" w:rsidRPr="00A5746B" w:rsidRDefault="00A5165F" w:rsidP="00A5165F">
            <w:pPr>
              <w:pStyle w:val="formattext0"/>
              <w:spacing w:before="0" w:beforeAutospacing="0" w:after="0" w:afterAutospacing="0"/>
              <w:ind w:firstLine="0"/>
              <w:jc w:val="center"/>
              <w:textAlignment w:val="baseline"/>
              <w:rPr>
                <w:sz w:val="22"/>
                <w:szCs w:val="22"/>
              </w:rPr>
            </w:pPr>
            <w:r w:rsidRPr="00A5746B">
              <w:rPr>
                <w:sz w:val="22"/>
                <w:szCs w:val="22"/>
              </w:rPr>
              <w:t>0,95</w:t>
            </w:r>
          </w:p>
        </w:tc>
      </w:tr>
      <w:tr w:rsidR="00A5165F" w:rsidRPr="00A5746B" w:rsidTr="00A5165F">
        <w:trPr>
          <w:cantSplit/>
        </w:trPr>
        <w:tc>
          <w:tcPr>
            <w:tcW w:w="567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5165F" w:rsidRPr="00A5746B" w:rsidRDefault="00A5165F" w:rsidP="00A5165F">
            <w:pPr>
              <w:pStyle w:val="formattext0"/>
              <w:spacing w:before="0" w:beforeAutospacing="0" w:after="0" w:afterAutospacing="0"/>
              <w:ind w:firstLine="0"/>
              <w:textAlignment w:val="baseline"/>
              <w:rPr>
                <w:sz w:val="22"/>
                <w:szCs w:val="22"/>
              </w:rPr>
            </w:pPr>
            <w:r w:rsidRPr="00A5746B">
              <w:rPr>
                <w:sz w:val="22"/>
                <w:szCs w:val="22"/>
              </w:rPr>
              <w:t>8. Многоквартирные и жилые дома с централизованным холодным и горячим водоснабжением, без централиз</w:t>
            </w:r>
            <w:r w:rsidRPr="00A5746B">
              <w:rPr>
                <w:sz w:val="22"/>
                <w:szCs w:val="22"/>
              </w:rPr>
              <w:t>о</w:t>
            </w:r>
            <w:r w:rsidRPr="00A5746B">
              <w:rPr>
                <w:sz w:val="22"/>
                <w:szCs w:val="22"/>
              </w:rPr>
              <w:t>ванного водоотведения, оборудованные унитазами, р</w:t>
            </w:r>
            <w:r w:rsidRPr="00A5746B">
              <w:rPr>
                <w:sz w:val="22"/>
                <w:szCs w:val="22"/>
              </w:rPr>
              <w:t>а</w:t>
            </w:r>
            <w:r w:rsidRPr="00A5746B">
              <w:rPr>
                <w:sz w:val="22"/>
                <w:szCs w:val="22"/>
              </w:rPr>
              <w:t>ковинами, мойками кухонными, ваннами сидячими дл</w:t>
            </w:r>
            <w:r w:rsidRPr="00A5746B">
              <w:rPr>
                <w:sz w:val="22"/>
                <w:szCs w:val="22"/>
              </w:rPr>
              <w:t>и</w:t>
            </w:r>
            <w:r w:rsidRPr="00A5746B">
              <w:rPr>
                <w:sz w:val="22"/>
                <w:szCs w:val="22"/>
              </w:rPr>
              <w:t>ной 1200 мм с душем</w:t>
            </w:r>
          </w:p>
        </w:tc>
        <w:tc>
          <w:tcPr>
            <w:tcW w:w="133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5165F" w:rsidRPr="00A5746B" w:rsidRDefault="00A5165F" w:rsidP="00A5165F">
            <w:pPr>
              <w:pStyle w:val="formattext0"/>
              <w:spacing w:before="0" w:beforeAutospacing="0" w:after="0" w:afterAutospacing="0"/>
              <w:ind w:firstLine="0"/>
              <w:jc w:val="center"/>
              <w:textAlignment w:val="baseline"/>
              <w:rPr>
                <w:sz w:val="22"/>
                <w:szCs w:val="22"/>
              </w:rPr>
            </w:pPr>
            <w:r w:rsidRPr="00A5746B">
              <w:rPr>
                <w:sz w:val="22"/>
                <w:szCs w:val="22"/>
              </w:rPr>
              <w:t>куб. метр в месяц на человека</w:t>
            </w:r>
          </w:p>
        </w:tc>
        <w:tc>
          <w:tcPr>
            <w:tcW w:w="1505"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5165F" w:rsidRPr="00A5746B" w:rsidRDefault="00A5165F" w:rsidP="00A5165F">
            <w:pPr>
              <w:pStyle w:val="formattext0"/>
              <w:spacing w:before="0" w:beforeAutospacing="0" w:after="0" w:afterAutospacing="0"/>
              <w:ind w:firstLine="0"/>
              <w:jc w:val="center"/>
              <w:textAlignment w:val="baseline"/>
              <w:rPr>
                <w:sz w:val="22"/>
                <w:szCs w:val="22"/>
              </w:rPr>
            </w:pPr>
            <w:r w:rsidRPr="00A5746B">
              <w:rPr>
                <w:sz w:val="22"/>
                <w:szCs w:val="22"/>
              </w:rPr>
              <w:t>4,91</w:t>
            </w:r>
          </w:p>
        </w:tc>
        <w:tc>
          <w:tcPr>
            <w:tcW w:w="141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5165F" w:rsidRPr="00A5746B" w:rsidRDefault="00A5165F" w:rsidP="00A5165F">
            <w:pPr>
              <w:pStyle w:val="formattext0"/>
              <w:spacing w:before="0" w:beforeAutospacing="0" w:after="0" w:afterAutospacing="0"/>
              <w:ind w:firstLine="0"/>
              <w:jc w:val="center"/>
              <w:textAlignment w:val="baseline"/>
              <w:rPr>
                <w:sz w:val="22"/>
                <w:szCs w:val="22"/>
              </w:rPr>
            </w:pPr>
            <w:r w:rsidRPr="00A5746B">
              <w:rPr>
                <w:sz w:val="22"/>
                <w:szCs w:val="22"/>
              </w:rPr>
              <w:t>3,16</w:t>
            </w:r>
          </w:p>
        </w:tc>
      </w:tr>
      <w:tr w:rsidR="00A5165F" w:rsidRPr="00A5746B" w:rsidTr="00A5165F">
        <w:trPr>
          <w:cantSplit/>
        </w:trPr>
        <w:tc>
          <w:tcPr>
            <w:tcW w:w="567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5165F" w:rsidRPr="00A5746B" w:rsidRDefault="00A5165F" w:rsidP="00A5165F">
            <w:pPr>
              <w:pStyle w:val="formattext0"/>
              <w:spacing w:before="0" w:beforeAutospacing="0" w:after="0" w:afterAutospacing="0"/>
              <w:ind w:firstLine="0"/>
              <w:textAlignment w:val="baseline"/>
              <w:rPr>
                <w:sz w:val="22"/>
                <w:szCs w:val="22"/>
              </w:rPr>
            </w:pPr>
            <w:r w:rsidRPr="00A5746B">
              <w:rPr>
                <w:sz w:val="22"/>
                <w:szCs w:val="22"/>
              </w:rPr>
              <w:t>9. Многоквартирные и жилые дома с централизованным холодным и горячим водоснабжением, без централиз</w:t>
            </w:r>
            <w:r w:rsidRPr="00A5746B">
              <w:rPr>
                <w:sz w:val="22"/>
                <w:szCs w:val="22"/>
              </w:rPr>
              <w:t>о</w:t>
            </w:r>
            <w:r w:rsidRPr="00A5746B">
              <w:rPr>
                <w:sz w:val="22"/>
                <w:szCs w:val="22"/>
              </w:rPr>
              <w:t>ванного водоотведения, оборудованные унитазами, р</w:t>
            </w:r>
            <w:r w:rsidRPr="00A5746B">
              <w:rPr>
                <w:sz w:val="22"/>
                <w:szCs w:val="22"/>
              </w:rPr>
              <w:t>а</w:t>
            </w:r>
            <w:r w:rsidRPr="00A5746B">
              <w:rPr>
                <w:sz w:val="22"/>
                <w:szCs w:val="22"/>
              </w:rPr>
              <w:t>ковинами, мойками кухонными, ваннами длиной 1500 - 1550 мм с душем</w:t>
            </w:r>
          </w:p>
        </w:tc>
        <w:tc>
          <w:tcPr>
            <w:tcW w:w="133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5165F" w:rsidRPr="00A5746B" w:rsidRDefault="00A5165F" w:rsidP="00A5165F">
            <w:pPr>
              <w:pStyle w:val="formattext0"/>
              <w:spacing w:before="0" w:beforeAutospacing="0" w:after="0" w:afterAutospacing="0"/>
              <w:ind w:firstLine="0"/>
              <w:jc w:val="center"/>
              <w:textAlignment w:val="baseline"/>
              <w:rPr>
                <w:sz w:val="22"/>
                <w:szCs w:val="22"/>
              </w:rPr>
            </w:pPr>
            <w:r w:rsidRPr="00A5746B">
              <w:rPr>
                <w:sz w:val="22"/>
                <w:szCs w:val="22"/>
              </w:rPr>
              <w:t>куб. метр в месяц на человека</w:t>
            </w:r>
          </w:p>
        </w:tc>
        <w:tc>
          <w:tcPr>
            <w:tcW w:w="1505"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5165F" w:rsidRPr="00A5746B" w:rsidRDefault="00A5165F" w:rsidP="00A5165F">
            <w:pPr>
              <w:pStyle w:val="formattext0"/>
              <w:spacing w:before="0" w:beforeAutospacing="0" w:after="0" w:afterAutospacing="0"/>
              <w:ind w:firstLine="0"/>
              <w:jc w:val="center"/>
              <w:textAlignment w:val="baseline"/>
              <w:rPr>
                <w:sz w:val="22"/>
                <w:szCs w:val="22"/>
              </w:rPr>
            </w:pPr>
            <w:r w:rsidRPr="00A5746B">
              <w:rPr>
                <w:sz w:val="22"/>
                <w:szCs w:val="22"/>
              </w:rPr>
              <w:t>4,97</w:t>
            </w:r>
          </w:p>
        </w:tc>
        <w:tc>
          <w:tcPr>
            <w:tcW w:w="141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5165F" w:rsidRPr="00A5746B" w:rsidRDefault="00A5165F" w:rsidP="00A5165F">
            <w:pPr>
              <w:pStyle w:val="formattext0"/>
              <w:spacing w:before="0" w:beforeAutospacing="0" w:after="0" w:afterAutospacing="0"/>
              <w:ind w:firstLine="0"/>
              <w:jc w:val="center"/>
              <w:textAlignment w:val="baseline"/>
              <w:rPr>
                <w:sz w:val="22"/>
                <w:szCs w:val="22"/>
              </w:rPr>
            </w:pPr>
            <w:r w:rsidRPr="00A5746B">
              <w:rPr>
                <w:sz w:val="22"/>
                <w:szCs w:val="22"/>
              </w:rPr>
              <w:t>3,22</w:t>
            </w:r>
          </w:p>
        </w:tc>
      </w:tr>
      <w:tr w:rsidR="00A5165F" w:rsidRPr="00A5746B" w:rsidTr="00A5165F">
        <w:trPr>
          <w:cantSplit/>
        </w:trPr>
        <w:tc>
          <w:tcPr>
            <w:tcW w:w="567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5165F" w:rsidRPr="00A5746B" w:rsidRDefault="00A5165F" w:rsidP="00A5165F">
            <w:pPr>
              <w:pStyle w:val="formattext0"/>
              <w:spacing w:before="0" w:beforeAutospacing="0" w:after="0" w:afterAutospacing="0"/>
              <w:ind w:firstLine="0"/>
              <w:textAlignment w:val="baseline"/>
              <w:rPr>
                <w:sz w:val="22"/>
                <w:szCs w:val="22"/>
              </w:rPr>
            </w:pPr>
            <w:r w:rsidRPr="00A5746B">
              <w:rPr>
                <w:sz w:val="22"/>
                <w:szCs w:val="22"/>
              </w:rPr>
              <w:t>10. Многоквартирные и жилые дома с централизова</w:t>
            </w:r>
            <w:r w:rsidRPr="00A5746B">
              <w:rPr>
                <w:sz w:val="22"/>
                <w:szCs w:val="22"/>
              </w:rPr>
              <w:t>н</w:t>
            </w:r>
            <w:r w:rsidRPr="00A5746B">
              <w:rPr>
                <w:sz w:val="22"/>
                <w:szCs w:val="22"/>
              </w:rPr>
              <w:t>ным холодным и горячим водоснабжением, без центр</w:t>
            </w:r>
            <w:r w:rsidRPr="00A5746B">
              <w:rPr>
                <w:sz w:val="22"/>
                <w:szCs w:val="22"/>
              </w:rPr>
              <w:t>а</w:t>
            </w:r>
            <w:r w:rsidRPr="00A5746B">
              <w:rPr>
                <w:sz w:val="22"/>
                <w:szCs w:val="22"/>
              </w:rPr>
              <w:t>лизованного водоотведения, оборудованные унитазами, раковинами, мойками кухонными, ваннами длиной 1650 - 1700 мм с душем</w:t>
            </w:r>
          </w:p>
        </w:tc>
        <w:tc>
          <w:tcPr>
            <w:tcW w:w="133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5165F" w:rsidRPr="00A5746B" w:rsidRDefault="00A5165F" w:rsidP="00A5165F">
            <w:pPr>
              <w:pStyle w:val="formattext0"/>
              <w:spacing w:before="0" w:beforeAutospacing="0" w:after="0" w:afterAutospacing="0"/>
              <w:ind w:firstLine="0"/>
              <w:jc w:val="center"/>
              <w:textAlignment w:val="baseline"/>
              <w:rPr>
                <w:sz w:val="22"/>
                <w:szCs w:val="22"/>
              </w:rPr>
            </w:pPr>
            <w:r w:rsidRPr="00A5746B">
              <w:rPr>
                <w:sz w:val="22"/>
                <w:szCs w:val="22"/>
              </w:rPr>
              <w:t>куб. метр в месяц на человека</w:t>
            </w:r>
          </w:p>
        </w:tc>
        <w:tc>
          <w:tcPr>
            <w:tcW w:w="1505"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5165F" w:rsidRPr="00A5746B" w:rsidRDefault="00A5165F" w:rsidP="00A5165F">
            <w:pPr>
              <w:pStyle w:val="formattext0"/>
              <w:spacing w:before="0" w:beforeAutospacing="0" w:after="0" w:afterAutospacing="0"/>
              <w:ind w:firstLine="0"/>
              <w:jc w:val="center"/>
              <w:textAlignment w:val="baseline"/>
              <w:rPr>
                <w:sz w:val="22"/>
                <w:szCs w:val="22"/>
              </w:rPr>
            </w:pPr>
            <w:r w:rsidRPr="00A5746B">
              <w:rPr>
                <w:sz w:val="22"/>
                <w:szCs w:val="22"/>
              </w:rPr>
              <w:t>5,02</w:t>
            </w:r>
          </w:p>
        </w:tc>
        <w:tc>
          <w:tcPr>
            <w:tcW w:w="141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5165F" w:rsidRPr="00A5746B" w:rsidRDefault="00A5165F" w:rsidP="00A5165F">
            <w:pPr>
              <w:pStyle w:val="formattext0"/>
              <w:spacing w:before="0" w:beforeAutospacing="0" w:after="0" w:afterAutospacing="0"/>
              <w:ind w:firstLine="0"/>
              <w:jc w:val="center"/>
              <w:textAlignment w:val="baseline"/>
              <w:rPr>
                <w:sz w:val="22"/>
                <w:szCs w:val="22"/>
              </w:rPr>
            </w:pPr>
            <w:r w:rsidRPr="00A5746B">
              <w:rPr>
                <w:sz w:val="22"/>
                <w:szCs w:val="22"/>
              </w:rPr>
              <w:t>3,27</w:t>
            </w:r>
          </w:p>
        </w:tc>
      </w:tr>
      <w:tr w:rsidR="00A5165F" w:rsidRPr="00A5746B" w:rsidTr="00A5165F">
        <w:trPr>
          <w:cantSplit/>
        </w:trPr>
        <w:tc>
          <w:tcPr>
            <w:tcW w:w="567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5165F" w:rsidRPr="00A5746B" w:rsidRDefault="00A5165F" w:rsidP="00A5165F">
            <w:pPr>
              <w:pStyle w:val="formattext0"/>
              <w:spacing w:before="0" w:beforeAutospacing="0" w:after="0" w:afterAutospacing="0"/>
              <w:ind w:firstLine="0"/>
              <w:textAlignment w:val="baseline"/>
              <w:rPr>
                <w:sz w:val="22"/>
                <w:szCs w:val="22"/>
              </w:rPr>
            </w:pPr>
            <w:r w:rsidRPr="00A5746B">
              <w:rPr>
                <w:sz w:val="22"/>
                <w:szCs w:val="22"/>
              </w:rPr>
              <w:t>11. Многоквартирные и жилые дома с централизова</w:t>
            </w:r>
            <w:r w:rsidRPr="00A5746B">
              <w:rPr>
                <w:sz w:val="22"/>
                <w:szCs w:val="22"/>
              </w:rPr>
              <w:t>н</w:t>
            </w:r>
            <w:r w:rsidRPr="00A5746B">
              <w:rPr>
                <w:sz w:val="22"/>
                <w:szCs w:val="22"/>
              </w:rPr>
              <w:t>ным холодным и горячим водоснабжением, без центр</w:t>
            </w:r>
            <w:r w:rsidRPr="00A5746B">
              <w:rPr>
                <w:sz w:val="22"/>
                <w:szCs w:val="22"/>
              </w:rPr>
              <w:t>а</w:t>
            </w:r>
            <w:r w:rsidRPr="00A5746B">
              <w:rPr>
                <w:sz w:val="22"/>
                <w:szCs w:val="22"/>
              </w:rPr>
              <w:t>лизованного водоотведения, оборудованные унитазами, раковинами, мойками кухонными, душем</w:t>
            </w:r>
          </w:p>
        </w:tc>
        <w:tc>
          <w:tcPr>
            <w:tcW w:w="133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5165F" w:rsidRPr="00A5746B" w:rsidRDefault="00A5165F" w:rsidP="00A5165F">
            <w:pPr>
              <w:pStyle w:val="formattext0"/>
              <w:spacing w:before="0" w:beforeAutospacing="0" w:after="0" w:afterAutospacing="0"/>
              <w:ind w:firstLine="0"/>
              <w:jc w:val="center"/>
              <w:textAlignment w:val="baseline"/>
              <w:rPr>
                <w:sz w:val="22"/>
                <w:szCs w:val="22"/>
              </w:rPr>
            </w:pPr>
            <w:r w:rsidRPr="00A5746B">
              <w:rPr>
                <w:sz w:val="22"/>
                <w:szCs w:val="22"/>
              </w:rPr>
              <w:t>куб. метр в месяц на человека</w:t>
            </w:r>
          </w:p>
        </w:tc>
        <w:tc>
          <w:tcPr>
            <w:tcW w:w="1505"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5165F" w:rsidRPr="00A5746B" w:rsidRDefault="00A5165F" w:rsidP="00A5165F">
            <w:pPr>
              <w:pStyle w:val="formattext0"/>
              <w:spacing w:before="0" w:beforeAutospacing="0" w:after="0" w:afterAutospacing="0"/>
              <w:ind w:firstLine="0"/>
              <w:jc w:val="center"/>
              <w:textAlignment w:val="baseline"/>
              <w:rPr>
                <w:sz w:val="22"/>
                <w:szCs w:val="22"/>
              </w:rPr>
            </w:pPr>
            <w:r w:rsidRPr="00A5746B">
              <w:rPr>
                <w:sz w:val="22"/>
                <w:szCs w:val="22"/>
              </w:rPr>
              <w:t>4,59</w:t>
            </w:r>
          </w:p>
        </w:tc>
        <w:tc>
          <w:tcPr>
            <w:tcW w:w="141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5165F" w:rsidRPr="00A5746B" w:rsidRDefault="00A5165F" w:rsidP="00A5165F">
            <w:pPr>
              <w:pStyle w:val="formattext0"/>
              <w:spacing w:before="0" w:beforeAutospacing="0" w:after="0" w:afterAutospacing="0"/>
              <w:ind w:firstLine="0"/>
              <w:jc w:val="center"/>
              <w:textAlignment w:val="baseline"/>
              <w:rPr>
                <w:sz w:val="22"/>
                <w:szCs w:val="22"/>
              </w:rPr>
            </w:pPr>
            <w:r w:rsidRPr="00A5746B">
              <w:rPr>
                <w:sz w:val="22"/>
                <w:szCs w:val="22"/>
              </w:rPr>
              <w:t>2,84</w:t>
            </w:r>
          </w:p>
        </w:tc>
      </w:tr>
      <w:tr w:rsidR="00A5165F" w:rsidRPr="00A5746B" w:rsidTr="00A5165F">
        <w:trPr>
          <w:cantSplit/>
        </w:trPr>
        <w:tc>
          <w:tcPr>
            <w:tcW w:w="567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5165F" w:rsidRPr="00A5746B" w:rsidRDefault="00A5165F" w:rsidP="00A5165F">
            <w:pPr>
              <w:pStyle w:val="formattext0"/>
              <w:spacing w:before="0" w:beforeAutospacing="0" w:after="0" w:afterAutospacing="0"/>
              <w:ind w:firstLine="0"/>
              <w:textAlignment w:val="baseline"/>
              <w:rPr>
                <w:sz w:val="22"/>
                <w:szCs w:val="22"/>
              </w:rPr>
            </w:pPr>
            <w:r w:rsidRPr="00A5746B">
              <w:rPr>
                <w:sz w:val="22"/>
                <w:szCs w:val="22"/>
              </w:rPr>
              <w:t>12. Многоквартирные и жилые дома с централизова</w:t>
            </w:r>
            <w:r w:rsidRPr="00A5746B">
              <w:rPr>
                <w:sz w:val="22"/>
                <w:szCs w:val="22"/>
              </w:rPr>
              <w:t>н</w:t>
            </w:r>
            <w:r w:rsidRPr="00A5746B">
              <w:rPr>
                <w:sz w:val="22"/>
                <w:szCs w:val="22"/>
              </w:rPr>
              <w:t>ным холодным и горячим водоснабжением, без центр</w:t>
            </w:r>
            <w:r w:rsidRPr="00A5746B">
              <w:rPr>
                <w:sz w:val="22"/>
                <w:szCs w:val="22"/>
              </w:rPr>
              <w:t>а</w:t>
            </w:r>
            <w:r w:rsidRPr="00A5746B">
              <w:rPr>
                <w:sz w:val="22"/>
                <w:szCs w:val="22"/>
              </w:rPr>
              <w:t>лизованного водоотведения, оборудованные унитазами, раковинами, мойками кухонными, ваннами без душа</w:t>
            </w:r>
          </w:p>
        </w:tc>
        <w:tc>
          <w:tcPr>
            <w:tcW w:w="133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5165F" w:rsidRPr="00A5746B" w:rsidRDefault="00A5165F" w:rsidP="00A5165F">
            <w:pPr>
              <w:pStyle w:val="formattext0"/>
              <w:spacing w:before="0" w:beforeAutospacing="0" w:after="0" w:afterAutospacing="0"/>
              <w:ind w:firstLine="0"/>
              <w:jc w:val="center"/>
              <w:textAlignment w:val="baseline"/>
              <w:rPr>
                <w:sz w:val="22"/>
                <w:szCs w:val="22"/>
              </w:rPr>
            </w:pPr>
            <w:r w:rsidRPr="00A5746B">
              <w:rPr>
                <w:sz w:val="22"/>
                <w:szCs w:val="22"/>
              </w:rPr>
              <w:t>куб. метр в месяц на человека</w:t>
            </w:r>
          </w:p>
        </w:tc>
        <w:tc>
          <w:tcPr>
            <w:tcW w:w="1505"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5165F" w:rsidRPr="00A5746B" w:rsidRDefault="00A5165F" w:rsidP="00A5165F">
            <w:pPr>
              <w:pStyle w:val="formattext0"/>
              <w:spacing w:before="0" w:beforeAutospacing="0" w:after="0" w:afterAutospacing="0"/>
              <w:ind w:firstLine="0"/>
              <w:jc w:val="center"/>
              <w:textAlignment w:val="baseline"/>
              <w:rPr>
                <w:sz w:val="22"/>
                <w:szCs w:val="22"/>
              </w:rPr>
            </w:pPr>
            <w:r w:rsidRPr="00A5746B">
              <w:rPr>
                <w:sz w:val="22"/>
                <w:szCs w:val="22"/>
              </w:rPr>
              <w:t>3,50</w:t>
            </w:r>
          </w:p>
        </w:tc>
        <w:tc>
          <w:tcPr>
            <w:tcW w:w="141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5165F" w:rsidRPr="00A5746B" w:rsidRDefault="00A5165F" w:rsidP="00A5165F">
            <w:pPr>
              <w:pStyle w:val="formattext0"/>
              <w:spacing w:before="0" w:beforeAutospacing="0" w:after="0" w:afterAutospacing="0"/>
              <w:ind w:firstLine="0"/>
              <w:jc w:val="center"/>
              <w:textAlignment w:val="baseline"/>
              <w:rPr>
                <w:sz w:val="22"/>
                <w:szCs w:val="22"/>
              </w:rPr>
            </w:pPr>
            <w:r w:rsidRPr="00A5746B">
              <w:rPr>
                <w:sz w:val="22"/>
                <w:szCs w:val="22"/>
              </w:rPr>
              <w:t>1,75</w:t>
            </w:r>
          </w:p>
        </w:tc>
      </w:tr>
      <w:tr w:rsidR="00A5165F" w:rsidRPr="00A5746B" w:rsidTr="00A5165F">
        <w:trPr>
          <w:cantSplit/>
        </w:trPr>
        <w:tc>
          <w:tcPr>
            <w:tcW w:w="567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5165F" w:rsidRPr="00A5746B" w:rsidRDefault="00A5165F" w:rsidP="00A5165F">
            <w:pPr>
              <w:pStyle w:val="formattext0"/>
              <w:spacing w:before="0" w:beforeAutospacing="0" w:after="0" w:afterAutospacing="0"/>
              <w:ind w:firstLine="0"/>
              <w:textAlignment w:val="baseline"/>
              <w:rPr>
                <w:sz w:val="22"/>
                <w:szCs w:val="22"/>
              </w:rPr>
            </w:pPr>
            <w:r w:rsidRPr="00A5746B">
              <w:rPr>
                <w:sz w:val="22"/>
                <w:szCs w:val="22"/>
              </w:rPr>
              <w:t>13. Многоквартирные и жилые дома с централизова</w:t>
            </w:r>
            <w:r w:rsidRPr="00A5746B">
              <w:rPr>
                <w:sz w:val="22"/>
                <w:szCs w:val="22"/>
              </w:rPr>
              <w:t>н</w:t>
            </w:r>
            <w:r w:rsidRPr="00A5746B">
              <w:rPr>
                <w:sz w:val="22"/>
                <w:szCs w:val="22"/>
              </w:rPr>
              <w:t>ным холодным и горячим водоснабжением, без центр</w:t>
            </w:r>
            <w:r w:rsidRPr="00A5746B">
              <w:rPr>
                <w:sz w:val="22"/>
                <w:szCs w:val="22"/>
              </w:rPr>
              <w:t>а</w:t>
            </w:r>
            <w:r w:rsidRPr="00A5746B">
              <w:rPr>
                <w:sz w:val="22"/>
                <w:szCs w:val="22"/>
              </w:rPr>
              <w:t>лизованного водоотведения, оборудованные унитазами, раковинами, мойками кухонными</w:t>
            </w:r>
          </w:p>
        </w:tc>
        <w:tc>
          <w:tcPr>
            <w:tcW w:w="133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5165F" w:rsidRPr="00A5746B" w:rsidRDefault="00A5165F" w:rsidP="00A5165F">
            <w:pPr>
              <w:pStyle w:val="formattext0"/>
              <w:spacing w:before="0" w:beforeAutospacing="0" w:after="0" w:afterAutospacing="0"/>
              <w:ind w:firstLine="0"/>
              <w:jc w:val="center"/>
              <w:textAlignment w:val="baseline"/>
              <w:rPr>
                <w:sz w:val="22"/>
                <w:szCs w:val="22"/>
              </w:rPr>
            </w:pPr>
            <w:r w:rsidRPr="00A5746B">
              <w:rPr>
                <w:sz w:val="22"/>
                <w:szCs w:val="22"/>
              </w:rPr>
              <w:t>куб. метр в месяц на человека</w:t>
            </w:r>
          </w:p>
        </w:tc>
        <w:tc>
          <w:tcPr>
            <w:tcW w:w="1505"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5165F" w:rsidRPr="00A5746B" w:rsidRDefault="00A5165F" w:rsidP="00A5165F">
            <w:pPr>
              <w:pStyle w:val="formattext0"/>
              <w:spacing w:before="0" w:beforeAutospacing="0" w:after="0" w:afterAutospacing="0"/>
              <w:ind w:firstLine="0"/>
              <w:jc w:val="center"/>
              <w:textAlignment w:val="baseline"/>
              <w:rPr>
                <w:sz w:val="22"/>
                <w:szCs w:val="22"/>
              </w:rPr>
            </w:pPr>
            <w:r w:rsidRPr="00A5746B">
              <w:rPr>
                <w:sz w:val="22"/>
                <w:szCs w:val="22"/>
              </w:rPr>
              <w:t>3,50</w:t>
            </w:r>
          </w:p>
        </w:tc>
        <w:tc>
          <w:tcPr>
            <w:tcW w:w="141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5165F" w:rsidRPr="00A5746B" w:rsidRDefault="00A5165F" w:rsidP="00A5165F">
            <w:pPr>
              <w:pStyle w:val="formattext0"/>
              <w:spacing w:before="0" w:beforeAutospacing="0" w:after="0" w:afterAutospacing="0"/>
              <w:ind w:firstLine="0"/>
              <w:jc w:val="center"/>
              <w:textAlignment w:val="baseline"/>
              <w:rPr>
                <w:sz w:val="22"/>
                <w:szCs w:val="22"/>
              </w:rPr>
            </w:pPr>
            <w:r w:rsidRPr="00A5746B">
              <w:rPr>
                <w:sz w:val="22"/>
                <w:szCs w:val="22"/>
              </w:rPr>
              <w:t>1,49</w:t>
            </w:r>
          </w:p>
        </w:tc>
      </w:tr>
      <w:tr w:rsidR="00A5165F" w:rsidRPr="00A5746B" w:rsidTr="00A5165F">
        <w:trPr>
          <w:cantSplit/>
        </w:trPr>
        <w:tc>
          <w:tcPr>
            <w:tcW w:w="567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5165F" w:rsidRPr="00A5746B" w:rsidRDefault="00A5165F" w:rsidP="00A5165F">
            <w:pPr>
              <w:pStyle w:val="formattext0"/>
              <w:spacing w:before="0" w:beforeAutospacing="0" w:after="0" w:afterAutospacing="0"/>
              <w:ind w:firstLine="0"/>
              <w:textAlignment w:val="baseline"/>
              <w:rPr>
                <w:sz w:val="22"/>
                <w:szCs w:val="22"/>
              </w:rPr>
            </w:pPr>
            <w:r w:rsidRPr="00A5746B">
              <w:rPr>
                <w:sz w:val="22"/>
                <w:szCs w:val="22"/>
              </w:rPr>
              <w:t>14. Многоквартирные и жилые дома с централизова</w:t>
            </w:r>
            <w:r w:rsidRPr="00A5746B">
              <w:rPr>
                <w:sz w:val="22"/>
                <w:szCs w:val="22"/>
              </w:rPr>
              <w:t>н</w:t>
            </w:r>
            <w:r w:rsidRPr="00A5746B">
              <w:rPr>
                <w:sz w:val="22"/>
                <w:szCs w:val="22"/>
              </w:rPr>
              <w:t>ным холодным и горячим водоснабжением, без центр</w:t>
            </w:r>
            <w:r w:rsidRPr="00A5746B">
              <w:rPr>
                <w:sz w:val="22"/>
                <w:szCs w:val="22"/>
              </w:rPr>
              <w:t>а</w:t>
            </w:r>
            <w:r w:rsidRPr="00A5746B">
              <w:rPr>
                <w:sz w:val="22"/>
                <w:szCs w:val="22"/>
              </w:rPr>
              <w:t>лизованного водоотведения, оборудованные унитазами, раковинами</w:t>
            </w:r>
          </w:p>
        </w:tc>
        <w:tc>
          <w:tcPr>
            <w:tcW w:w="133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5165F" w:rsidRPr="00A5746B" w:rsidRDefault="00A5165F" w:rsidP="00A5165F">
            <w:pPr>
              <w:pStyle w:val="formattext0"/>
              <w:spacing w:before="0" w:beforeAutospacing="0" w:after="0" w:afterAutospacing="0"/>
              <w:ind w:firstLine="0"/>
              <w:jc w:val="center"/>
              <w:textAlignment w:val="baseline"/>
              <w:rPr>
                <w:sz w:val="22"/>
                <w:szCs w:val="22"/>
              </w:rPr>
            </w:pPr>
            <w:r w:rsidRPr="00A5746B">
              <w:rPr>
                <w:sz w:val="22"/>
                <w:szCs w:val="22"/>
              </w:rPr>
              <w:t>куб. метр в месяц на человека</w:t>
            </w:r>
          </w:p>
        </w:tc>
        <w:tc>
          <w:tcPr>
            <w:tcW w:w="1505"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5165F" w:rsidRPr="00A5746B" w:rsidRDefault="00A5165F" w:rsidP="00A5165F">
            <w:pPr>
              <w:pStyle w:val="formattext0"/>
              <w:spacing w:before="0" w:beforeAutospacing="0" w:after="0" w:afterAutospacing="0"/>
              <w:ind w:firstLine="0"/>
              <w:jc w:val="center"/>
              <w:textAlignment w:val="baseline"/>
              <w:rPr>
                <w:sz w:val="22"/>
                <w:szCs w:val="22"/>
              </w:rPr>
            </w:pPr>
            <w:r w:rsidRPr="00A5746B">
              <w:rPr>
                <w:sz w:val="22"/>
                <w:szCs w:val="22"/>
              </w:rPr>
              <w:t>3,07</w:t>
            </w:r>
          </w:p>
        </w:tc>
        <w:tc>
          <w:tcPr>
            <w:tcW w:w="141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5165F" w:rsidRPr="00A5746B" w:rsidRDefault="00A5165F" w:rsidP="00A5165F">
            <w:pPr>
              <w:pStyle w:val="formattext0"/>
              <w:spacing w:before="0" w:beforeAutospacing="0" w:after="0" w:afterAutospacing="0"/>
              <w:ind w:firstLine="0"/>
              <w:jc w:val="center"/>
              <w:textAlignment w:val="baseline"/>
              <w:rPr>
                <w:sz w:val="22"/>
                <w:szCs w:val="22"/>
              </w:rPr>
            </w:pPr>
            <w:r w:rsidRPr="00A5746B">
              <w:rPr>
                <w:sz w:val="22"/>
                <w:szCs w:val="22"/>
              </w:rPr>
              <w:t>0,95</w:t>
            </w:r>
          </w:p>
        </w:tc>
      </w:tr>
      <w:tr w:rsidR="00A5165F" w:rsidRPr="00A5746B" w:rsidTr="00A5165F">
        <w:trPr>
          <w:cantSplit/>
        </w:trPr>
        <w:tc>
          <w:tcPr>
            <w:tcW w:w="567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5165F" w:rsidRPr="00A5746B" w:rsidRDefault="00A5165F" w:rsidP="00A5165F">
            <w:pPr>
              <w:pStyle w:val="formattext0"/>
              <w:spacing w:before="0" w:beforeAutospacing="0" w:after="0" w:afterAutospacing="0"/>
              <w:ind w:firstLine="0"/>
              <w:textAlignment w:val="baseline"/>
              <w:rPr>
                <w:sz w:val="22"/>
                <w:szCs w:val="22"/>
              </w:rPr>
            </w:pPr>
            <w:r w:rsidRPr="00A5746B">
              <w:rPr>
                <w:sz w:val="22"/>
                <w:szCs w:val="22"/>
              </w:rPr>
              <w:lastRenderedPageBreak/>
              <w:t>57. Общежития и многоквартирные дома, ранее испол</w:t>
            </w:r>
            <w:r w:rsidRPr="00A5746B">
              <w:rPr>
                <w:sz w:val="22"/>
                <w:szCs w:val="22"/>
              </w:rPr>
              <w:t>ь</w:t>
            </w:r>
            <w:r w:rsidRPr="00A5746B">
              <w:rPr>
                <w:sz w:val="22"/>
                <w:szCs w:val="22"/>
              </w:rPr>
              <w:t>зовавшиеся как общежития, иной специализированный жилищный фонд, схожий по техническим характерист</w:t>
            </w:r>
            <w:r w:rsidRPr="00A5746B">
              <w:rPr>
                <w:sz w:val="22"/>
                <w:szCs w:val="22"/>
              </w:rPr>
              <w:t>и</w:t>
            </w:r>
            <w:r w:rsidRPr="00A5746B">
              <w:rPr>
                <w:sz w:val="22"/>
                <w:szCs w:val="22"/>
              </w:rPr>
              <w:t>кам с общежитиями, с централизованным холодным и горячим водоснабжением, водоотведением коридорного типа с общими кухнями, туалетами на каждом этаже и блоками душевых на одном из этажей, кухонными мо</w:t>
            </w:r>
            <w:r w:rsidRPr="00A5746B">
              <w:rPr>
                <w:sz w:val="22"/>
                <w:szCs w:val="22"/>
              </w:rPr>
              <w:t>й</w:t>
            </w:r>
            <w:r w:rsidRPr="00A5746B">
              <w:rPr>
                <w:sz w:val="22"/>
                <w:szCs w:val="22"/>
              </w:rPr>
              <w:t>ками, раковинами</w:t>
            </w:r>
          </w:p>
        </w:tc>
        <w:tc>
          <w:tcPr>
            <w:tcW w:w="133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5165F" w:rsidRPr="00A5746B" w:rsidRDefault="00A5165F" w:rsidP="00A5165F">
            <w:pPr>
              <w:pStyle w:val="formattext0"/>
              <w:spacing w:before="0" w:beforeAutospacing="0" w:after="0" w:afterAutospacing="0"/>
              <w:ind w:firstLine="0"/>
              <w:jc w:val="center"/>
              <w:textAlignment w:val="baseline"/>
              <w:rPr>
                <w:sz w:val="22"/>
                <w:szCs w:val="22"/>
              </w:rPr>
            </w:pPr>
            <w:r w:rsidRPr="00A5746B">
              <w:rPr>
                <w:sz w:val="22"/>
                <w:szCs w:val="22"/>
              </w:rPr>
              <w:t>куб. метр в месяц на человека</w:t>
            </w:r>
          </w:p>
        </w:tc>
        <w:tc>
          <w:tcPr>
            <w:tcW w:w="1505"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5165F" w:rsidRPr="00A5746B" w:rsidRDefault="00A5165F" w:rsidP="00A5165F">
            <w:pPr>
              <w:pStyle w:val="formattext0"/>
              <w:spacing w:before="0" w:beforeAutospacing="0" w:after="0" w:afterAutospacing="0"/>
              <w:ind w:firstLine="0"/>
              <w:jc w:val="center"/>
              <w:textAlignment w:val="baseline"/>
              <w:rPr>
                <w:sz w:val="22"/>
                <w:szCs w:val="22"/>
              </w:rPr>
            </w:pPr>
            <w:r w:rsidRPr="00A5746B">
              <w:rPr>
                <w:sz w:val="22"/>
                <w:szCs w:val="22"/>
              </w:rPr>
              <w:t>1,96</w:t>
            </w:r>
          </w:p>
        </w:tc>
        <w:tc>
          <w:tcPr>
            <w:tcW w:w="141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5165F" w:rsidRPr="00A5746B" w:rsidRDefault="00A5165F" w:rsidP="00A5165F">
            <w:pPr>
              <w:pStyle w:val="formattext0"/>
              <w:spacing w:before="0" w:beforeAutospacing="0" w:after="0" w:afterAutospacing="0"/>
              <w:ind w:firstLine="0"/>
              <w:jc w:val="center"/>
              <w:textAlignment w:val="baseline"/>
              <w:rPr>
                <w:sz w:val="22"/>
                <w:szCs w:val="22"/>
              </w:rPr>
            </w:pPr>
            <w:r w:rsidRPr="00A5746B">
              <w:rPr>
                <w:sz w:val="22"/>
                <w:szCs w:val="22"/>
              </w:rPr>
              <w:t>1,09</w:t>
            </w:r>
          </w:p>
        </w:tc>
      </w:tr>
      <w:tr w:rsidR="00A5165F" w:rsidRPr="00A5746B" w:rsidTr="00A5165F">
        <w:trPr>
          <w:cantSplit/>
        </w:trPr>
        <w:tc>
          <w:tcPr>
            <w:tcW w:w="567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5165F" w:rsidRPr="00A5746B" w:rsidRDefault="00A5165F" w:rsidP="00A5165F">
            <w:pPr>
              <w:pStyle w:val="formattext0"/>
              <w:spacing w:before="0" w:beforeAutospacing="0" w:after="0" w:afterAutospacing="0"/>
              <w:ind w:firstLine="0"/>
              <w:textAlignment w:val="baseline"/>
              <w:rPr>
                <w:sz w:val="22"/>
                <w:szCs w:val="22"/>
              </w:rPr>
            </w:pPr>
            <w:r w:rsidRPr="00A5746B">
              <w:rPr>
                <w:sz w:val="22"/>
                <w:szCs w:val="22"/>
              </w:rPr>
              <w:t>58. Общежития и многоквартирные дома, ранее испол</w:t>
            </w:r>
            <w:r w:rsidRPr="00A5746B">
              <w:rPr>
                <w:sz w:val="22"/>
                <w:szCs w:val="22"/>
              </w:rPr>
              <w:t>ь</w:t>
            </w:r>
            <w:r w:rsidRPr="00A5746B">
              <w:rPr>
                <w:sz w:val="22"/>
                <w:szCs w:val="22"/>
              </w:rPr>
              <w:t>зовавшиеся как общежития, иной специализированный жилищный фонд, схожий по техническим характерист</w:t>
            </w:r>
            <w:r w:rsidRPr="00A5746B">
              <w:rPr>
                <w:sz w:val="22"/>
                <w:szCs w:val="22"/>
              </w:rPr>
              <w:t>и</w:t>
            </w:r>
            <w:r w:rsidRPr="00A5746B">
              <w:rPr>
                <w:sz w:val="22"/>
                <w:szCs w:val="22"/>
              </w:rPr>
              <w:t>кам с общежитиями, с централизованным холодным и горячим водоснабжением, водоотведением коридорного типа с общими кухнями, туалетами и блоками душевых на каждом этаже, кухонными мойками, раковинами</w:t>
            </w:r>
          </w:p>
        </w:tc>
        <w:tc>
          <w:tcPr>
            <w:tcW w:w="133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5165F" w:rsidRPr="00A5746B" w:rsidRDefault="00A5165F" w:rsidP="00A5165F">
            <w:pPr>
              <w:pStyle w:val="formattext0"/>
              <w:spacing w:before="0" w:beforeAutospacing="0" w:after="0" w:afterAutospacing="0"/>
              <w:ind w:firstLine="0"/>
              <w:jc w:val="center"/>
              <w:textAlignment w:val="baseline"/>
              <w:rPr>
                <w:sz w:val="22"/>
                <w:szCs w:val="22"/>
              </w:rPr>
            </w:pPr>
            <w:r w:rsidRPr="00A5746B">
              <w:rPr>
                <w:sz w:val="22"/>
                <w:szCs w:val="22"/>
              </w:rPr>
              <w:t>куб. метр в месяц на человека</w:t>
            </w:r>
          </w:p>
        </w:tc>
        <w:tc>
          <w:tcPr>
            <w:tcW w:w="1505"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5165F" w:rsidRPr="00A5746B" w:rsidRDefault="00A5165F" w:rsidP="00A5165F">
            <w:pPr>
              <w:pStyle w:val="formattext0"/>
              <w:spacing w:before="0" w:beforeAutospacing="0" w:after="0" w:afterAutospacing="0"/>
              <w:ind w:firstLine="0"/>
              <w:jc w:val="center"/>
              <w:textAlignment w:val="baseline"/>
              <w:rPr>
                <w:sz w:val="22"/>
                <w:szCs w:val="22"/>
              </w:rPr>
            </w:pPr>
            <w:r w:rsidRPr="00A5746B">
              <w:rPr>
                <w:sz w:val="22"/>
                <w:szCs w:val="22"/>
              </w:rPr>
              <w:t>2,17</w:t>
            </w:r>
          </w:p>
        </w:tc>
        <w:tc>
          <w:tcPr>
            <w:tcW w:w="141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5165F" w:rsidRPr="00A5746B" w:rsidRDefault="00A5165F" w:rsidP="00A5165F">
            <w:pPr>
              <w:pStyle w:val="formattext0"/>
              <w:spacing w:before="0" w:beforeAutospacing="0" w:after="0" w:afterAutospacing="0"/>
              <w:ind w:firstLine="0"/>
              <w:jc w:val="center"/>
              <w:textAlignment w:val="baseline"/>
              <w:rPr>
                <w:sz w:val="22"/>
                <w:szCs w:val="22"/>
              </w:rPr>
            </w:pPr>
            <w:r w:rsidRPr="00A5746B">
              <w:rPr>
                <w:sz w:val="22"/>
                <w:szCs w:val="22"/>
              </w:rPr>
              <w:t>1,30</w:t>
            </w:r>
          </w:p>
        </w:tc>
      </w:tr>
      <w:tr w:rsidR="00A5165F" w:rsidRPr="00A5746B" w:rsidTr="00A5165F">
        <w:trPr>
          <w:cantSplit/>
        </w:trPr>
        <w:tc>
          <w:tcPr>
            <w:tcW w:w="567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5165F" w:rsidRPr="00A5746B" w:rsidRDefault="00A5165F" w:rsidP="00A5165F">
            <w:pPr>
              <w:pStyle w:val="formattext0"/>
              <w:spacing w:before="0" w:beforeAutospacing="0" w:after="0" w:afterAutospacing="0"/>
              <w:ind w:firstLine="0"/>
              <w:textAlignment w:val="baseline"/>
              <w:rPr>
                <w:sz w:val="22"/>
                <w:szCs w:val="22"/>
              </w:rPr>
            </w:pPr>
            <w:r w:rsidRPr="00A5746B">
              <w:rPr>
                <w:sz w:val="22"/>
                <w:szCs w:val="22"/>
              </w:rPr>
              <w:t>59. Общежития и многоквартирные дома, ранее испол</w:t>
            </w:r>
            <w:r w:rsidRPr="00A5746B">
              <w:rPr>
                <w:sz w:val="22"/>
                <w:szCs w:val="22"/>
              </w:rPr>
              <w:t>ь</w:t>
            </w:r>
            <w:r w:rsidRPr="00A5746B">
              <w:rPr>
                <w:sz w:val="22"/>
                <w:szCs w:val="22"/>
              </w:rPr>
              <w:t>зовавшиеся как общежития, иной специализированный жилищный фонд, схожий по техническим характерист</w:t>
            </w:r>
            <w:r w:rsidRPr="00A5746B">
              <w:rPr>
                <w:sz w:val="22"/>
                <w:szCs w:val="22"/>
              </w:rPr>
              <w:t>и</w:t>
            </w:r>
            <w:r w:rsidRPr="00A5746B">
              <w:rPr>
                <w:sz w:val="22"/>
                <w:szCs w:val="22"/>
              </w:rPr>
              <w:t>кам с общежитиями, с централизованным холодным и горячим водоснабжением, водоотведением секционного типа с общими кухнями, туалетами и блоками душевых в каждой секции, кухонными мойками, раковинами</w:t>
            </w:r>
          </w:p>
        </w:tc>
        <w:tc>
          <w:tcPr>
            <w:tcW w:w="133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5165F" w:rsidRPr="00A5746B" w:rsidRDefault="00A5165F" w:rsidP="00A5165F">
            <w:pPr>
              <w:pStyle w:val="formattext0"/>
              <w:spacing w:before="0" w:beforeAutospacing="0" w:after="0" w:afterAutospacing="0"/>
              <w:ind w:firstLine="0"/>
              <w:jc w:val="center"/>
              <w:textAlignment w:val="baseline"/>
              <w:rPr>
                <w:sz w:val="22"/>
                <w:szCs w:val="22"/>
              </w:rPr>
            </w:pPr>
            <w:r w:rsidRPr="00A5746B">
              <w:rPr>
                <w:sz w:val="22"/>
                <w:szCs w:val="22"/>
              </w:rPr>
              <w:t>куб. метр в месяц на человека</w:t>
            </w:r>
          </w:p>
        </w:tc>
        <w:tc>
          <w:tcPr>
            <w:tcW w:w="1505"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5165F" w:rsidRPr="00A5746B" w:rsidRDefault="00A5165F" w:rsidP="00A5165F">
            <w:pPr>
              <w:pStyle w:val="formattext0"/>
              <w:spacing w:before="0" w:beforeAutospacing="0" w:after="0" w:afterAutospacing="0"/>
              <w:ind w:firstLine="0"/>
              <w:jc w:val="center"/>
              <w:textAlignment w:val="baseline"/>
              <w:rPr>
                <w:sz w:val="22"/>
                <w:szCs w:val="22"/>
              </w:rPr>
            </w:pPr>
            <w:r w:rsidRPr="00A5746B">
              <w:rPr>
                <w:sz w:val="22"/>
                <w:szCs w:val="22"/>
              </w:rPr>
              <w:t>3,04</w:t>
            </w:r>
          </w:p>
        </w:tc>
        <w:tc>
          <w:tcPr>
            <w:tcW w:w="141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5165F" w:rsidRPr="00A5746B" w:rsidRDefault="00A5165F" w:rsidP="00A5165F">
            <w:pPr>
              <w:pStyle w:val="formattext0"/>
              <w:spacing w:before="0" w:beforeAutospacing="0" w:after="0" w:afterAutospacing="0"/>
              <w:ind w:firstLine="0"/>
              <w:jc w:val="center"/>
              <w:textAlignment w:val="baseline"/>
              <w:rPr>
                <w:sz w:val="22"/>
                <w:szCs w:val="22"/>
              </w:rPr>
            </w:pPr>
            <w:r w:rsidRPr="00A5746B">
              <w:rPr>
                <w:sz w:val="22"/>
                <w:szCs w:val="22"/>
              </w:rPr>
              <w:t>1,92</w:t>
            </w:r>
          </w:p>
        </w:tc>
      </w:tr>
      <w:tr w:rsidR="00A5165F" w:rsidRPr="00A5746B" w:rsidTr="00A5165F">
        <w:trPr>
          <w:cantSplit/>
        </w:trPr>
        <w:tc>
          <w:tcPr>
            <w:tcW w:w="567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5165F" w:rsidRPr="00A5746B" w:rsidRDefault="00A5165F" w:rsidP="00A5165F">
            <w:pPr>
              <w:pStyle w:val="formattext0"/>
              <w:spacing w:before="0" w:beforeAutospacing="0" w:after="0" w:afterAutospacing="0"/>
              <w:ind w:firstLine="0"/>
              <w:textAlignment w:val="baseline"/>
              <w:rPr>
                <w:sz w:val="22"/>
                <w:szCs w:val="22"/>
              </w:rPr>
            </w:pPr>
            <w:r w:rsidRPr="00A5746B">
              <w:rPr>
                <w:sz w:val="22"/>
                <w:szCs w:val="22"/>
              </w:rPr>
              <w:t>60. Общежития и многоквартирные дома, ранее испол</w:t>
            </w:r>
            <w:r w:rsidRPr="00A5746B">
              <w:rPr>
                <w:sz w:val="22"/>
                <w:szCs w:val="22"/>
              </w:rPr>
              <w:t>ь</w:t>
            </w:r>
            <w:r w:rsidRPr="00A5746B">
              <w:rPr>
                <w:sz w:val="22"/>
                <w:szCs w:val="22"/>
              </w:rPr>
              <w:t>зовавшиеся как общежития, иной специализированный жилищный фонд, схожий по техническим характерист</w:t>
            </w:r>
            <w:r w:rsidRPr="00A5746B">
              <w:rPr>
                <w:sz w:val="22"/>
                <w:szCs w:val="22"/>
              </w:rPr>
              <w:t>и</w:t>
            </w:r>
            <w:r w:rsidRPr="00A5746B">
              <w:rPr>
                <w:sz w:val="22"/>
                <w:szCs w:val="22"/>
              </w:rPr>
              <w:t>кам с общежитиями, с централизованным холодным и горячим водоснабжением, водоотведением гостиничн</w:t>
            </w:r>
            <w:r w:rsidRPr="00A5746B">
              <w:rPr>
                <w:sz w:val="22"/>
                <w:szCs w:val="22"/>
              </w:rPr>
              <w:t>о</w:t>
            </w:r>
            <w:r w:rsidRPr="00A5746B">
              <w:rPr>
                <w:sz w:val="22"/>
                <w:szCs w:val="22"/>
              </w:rPr>
              <w:t>го типа с раковиной и унитазом при каждой квартире и блоком душевых на одном из этажей</w:t>
            </w:r>
          </w:p>
        </w:tc>
        <w:tc>
          <w:tcPr>
            <w:tcW w:w="133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5165F" w:rsidRPr="00A5746B" w:rsidRDefault="00A5165F" w:rsidP="00A5165F">
            <w:pPr>
              <w:pStyle w:val="formattext0"/>
              <w:spacing w:before="0" w:beforeAutospacing="0" w:after="0" w:afterAutospacing="0"/>
              <w:ind w:firstLine="0"/>
              <w:jc w:val="center"/>
              <w:textAlignment w:val="baseline"/>
              <w:rPr>
                <w:sz w:val="22"/>
                <w:szCs w:val="22"/>
              </w:rPr>
            </w:pPr>
            <w:r w:rsidRPr="00A5746B">
              <w:rPr>
                <w:sz w:val="22"/>
                <w:szCs w:val="22"/>
              </w:rPr>
              <w:t>куб. метр в месяц на человека</w:t>
            </w:r>
          </w:p>
        </w:tc>
        <w:tc>
          <w:tcPr>
            <w:tcW w:w="1505"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5165F" w:rsidRPr="00A5746B" w:rsidRDefault="00A5165F" w:rsidP="00A5165F">
            <w:pPr>
              <w:pStyle w:val="formattext0"/>
              <w:spacing w:before="0" w:beforeAutospacing="0" w:after="0" w:afterAutospacing="0"/>
              <w:ind w:firstLine="0"/>
              <w:jc w:val="center"/>
              <w:textAlignment w:val="baseline"/>
              <w:rPr>
                <w:sz w:val="22"/>
                <w:szCs w:val="22"/>
              </w:rPr>
            </w:pPr>
            <w:r w:rsidRPr="00A5746B">
              <w:rPr>
                <w:sz w:val="22"/>
                <w:szCs w:val="22"/>
              </w:rPr>
              <w:t>2,97</w:t>
            </w:r>
          </w:p>
        </w:tc>
        <w:tc>
          <w:tcPr>
            <w:tcW w:w="141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5165F" w:rsidRPr="00A5746B" w:rsidRDefault="00A5165F" w:rsidP="00A5165F">
            <w:pPr>
              <w:pStyle w:val="formattext0"/>
              <w:spacing w:before="0" w:beforeAutospacing="0" w:after="0" w:afterAutospacing="0"/>
              <w:ind w:firstLine="0"/>
              <w:jc w:val="center"/>
              <w:textAlignment w:val="baseline"/>
              <w:rPr>
                <w:sz w:val="22"/>
                <w:szCs w:val="22"/>
              </w:rPr>
            </w:pPr>
            <w:r w:rsidRPr="00A5746B">
              <w:rPr>
                <w:sz w:val="22"/>
                <w:szCs w:val="22"/>
              </w:rPr>
              <w:t>1,17</w:t>
            </w:r>
          </w:p>
        </w:tc>
      </w:tr>
      <w:tr w:rsidR="00A5165F" w:rsidRPr="00A5746B" w:rsidTr="00A5165F">
        <w:trPr>
          <w:cantSplit/>
        </w:trPr>
        <w:tc>
          <w:tcPr>
            <w:tcW w:w="567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5165F" w:rsidRPr="00A5746B" w:rsidRDefault="00A5165F" w:rsidP="00A5165F">
            <w:pPr>
              <w:pStyle w:val="formattext0"/>
              <w:spacing w:before="0" w:beforeAutospacing="0" w:after="0" w:afterAutospacing="0"/>
              <w:ind w:firstLine="0"/>
              <w:textAlignment w:val="baseline"/>
              <w:rPr>
                <w:sz w:val="22"/>
                <w:szCs w:val="22"/>
              </w:rPr>
            </w:pPr>
            <w:r w:rsidRPr="00A5746B">
              <w:rPr>
                <w:sz w:val="22"/>
                <w:szCs w:val="22"/>
              </w:rPr>
              <w:t>61. Общежития и многоквартирные дома, ранее испол</w:t>
            </w:r>
            <w:r w:rsidRPr="00A5746B">
              <w:rPr>
                <w:sz w:val="22"/>
                <w:szCs w:val="22"/>
              </w:rPr>
              <w:t>ь</w:t>
            </w:r>
            <w:r w:rsidRPr="00A5746B">
              <w:rPr>
                <w:sz w:val="22"/>
                <w:szCs w:val="22"/>
              </w:rPr>
              <w:t>зовавшиеся как общежития, иной специализированный жилищный фонд, схожий по техническим характерист</w:t>
            </w:r>
            <w:r w:rsidRPr="00A5746B">
              <w:rPr>
                <w:sz w:val="22"/>
                <w:szCs w:val="22"/>
              </w:rPr>
              <w:t>и</w:t>
            </w:r>
            <w:r w:rsidRPr="00A5746B">
              <w:rPr>
                <w:sz w:val="22"/>
                <w:szCs w:val="22"/>
              </w:rPr>
              <w:t>кам с общежитиями, с централизованным холодным и горячим водоснабжением, водоотведением гостиничн</w:t>
            </w:r>
            <w:r w:rsidRPr="00A5746B">
              <w:rPr>
                <w:sz w:val="22"/>
                <w:szCs w:val="22"/>
              </w:rPr>
              <w:t>о</w:t>
            </w:r>
            <w:r w:rsidRPr="00A5746B">
              <w:rPr>
                <w:sz w:val="22"/>
                <w:szCs w:val="22"/>
              </w:rPr>
              <w:t>го типа с раковиной, унитазом и душем при каждой квартире</w:t>
            </w:r>
          </w:p>
        </w:tc>
        <w:tc>
          <w:tcPr>
            <w:tcW w:w="133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5165F" w:rsidRPr="00A5746B" w:rsidRDefault="00A5165F" w:rsidP="00A5165F">
            <w:pPr>
              <w:pStyle w:val="formattext0"/>
              <w:spacing w:before="0" w:beforeAutospacing="0" w:after="0" w:afterAutospacing="0"/>
              <w:ind w:firstLine="0"/>
              <w:jc w:val="center"/>
              <w:textAlignment w:val="baseline"/>
              <w:rPr>
                <w:sz w:val="22"/>
                <w:szCs w:val="22"/>
              </w:rPr>
            </w:pPr>
            <w:r w:rsidRPr="00A5746B">
              <w:rPr>
                <w:sz w:val="22"/>
                <w:szCs w:val="22"/>
              </w:rPr>
              <w:t>куб. метр в месяц на человека</w:t>
            </w:r>
          </w:p>
        </w:tc>
        <w:tc>
          <w:tcPr>
            <w:tcW w:w="1505"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5165F" w:rsidRPr="00A5746B" w:rsidRDefault="00A5165F" w:rsidP="00A5165F">
            <w:pPr>
              <w:pStyle w:val="formattext0"/>
              <w:spacing w:before="0" w:beforeAutospacing="0" w:after="0" w:afterAutospacing="0"/>
              <w:ind w:firstLine="0"/>
              <w:jc w:val="center"/>
              <w:textAlignment w:val="baseline"/>
              <w:rPr>
                <w:sz w:val="22"/>
                <w:szCs w:val="22"/>
              </w:rPr>
            </w:pPr>
            <w:r w:rsidRPr="00A5746B">
              <w:rPr>
                <w:sz w:val="22"/>
                <w:szCs w:val="22"/>
              </w:rPr>
              <w:t>4,16</w:t>
            </w:r>
          </w:p>
        </w:tc>
        <w:tc>
          <w:tcPr>
            <w:tcW w:w="141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5165F" w:rsidRPr="00A5746B" w:rsidRDefault="00A5165F" w:rsidP="00A5165F">
            <w:pPr>
              <w:pStyle w:val="formattext0"/>
              <w:spacing w:before="0" w:beforeAutospacing="0" w:after="0" w:afterAutospacing="0"/>
              <w:ind w:firstLine="0"/>
              <w:jc w:val="center"/>
              <w:textAlignment w:val="baseline"/>
              <w:rPr>
                <w:sz w:val="22"/>
                <w:szCs w:val="22"/>
              </w:rPr>
            </w:pPr>
            <w:r w:rsidRPr="00A5746B">
              <w:rPr>
                <w:sz w:val="22"/>
                <w:szCs w:val="22"/>
              </w:rPr>
              <w:t>2,30</w:t>
            </w:r>
          </w:p>
        </w:tc>
      </w:tr>
      <w:tr w:rsidR="00A5165F" w:rsidRPr="00A5746B" w:rsidTr="00A5165F">
        <w:trPr>
          <w:cantSplit/>
        </w:trPr>
        <w:tc>
          <w:tcPr>
            <w:tcW w:w="567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5165F" w:rsidRPr="00A5746B" w:rsidRDefault="00A5165F" w:rsidP="00A5165F">
            <w:pPr>
              <w:pStyle w:val="formattext0"/>
              <w:spacing w:before="0" w:beforeAutospacing="0" w:after="0" w:afterAutospacing="0"/>
              <w:ind w:firstLine="0"/>
              <w:textAlignment w:val="baseline"/>
              <w:rPr>
                <w:sz w:val="22"/>
                <w:szCs w:val="22"/>
              </w:rPr>
            </w:pPr>
            <w:r w:rsidRPr="00A5746B">
              <w:rPr>
                <w:sz w:val="22"/>
                <w:szCs w:val="22"/>
              </w:rPr>
              <w:t>62. Общежития и многоквартирные дома, ранее испол</w:t>
            </w:r>
            <w:r w:rsidRPr="00A5746B">
              <w:rPr>
                <w:sz w:val="22"/>
                <w:szCs w:val="22"/>
              </w:rPr>
              <w:t>ь</w:t>
            </w:r>
            <w:r w:rsidRPr="00A5746B">
              <w:rPr>
                <w:sz w:val="22"/>
                <w:szCs w:val="22"/>
              </w:rPr>
              <w:t>зовавшиеся как общежития, иной специализированный жилищный фонд, схожий по техническим характерист</w:t>
            </w:r>
            <w:r w:rsidRPr="00A5746B">
              <w:rPr>
                <w:sz w:val="22"/>
                <w:szCs w:val="22"/>
              </w:rPr>
              <w:t>и</w:t>
            </w:r>
            <w:r w:rsidRPr="00A5746B">
              <w:rPr>
                <w:sz w:val="22"/>
                <w:szCs w:val="22"/>
              </w:rPr>
              <w:t>кам с общежитиями, с централизованным холодным и горячим водоснабжением, без централизованного вод</w:t>
            </w:r>
            <w:r w:rsidRPr="00A5746B">
              <w:rPr>
                <w:sz w:val="22"/>
                <w:szCs w:val="22"/>
              </w:rPr>
              <w:t>о</w:t>
            </w:r>
            <w:r w:rsidRPr="00A5746B">
              <w:rPr>
                <w:sz w:val="22"/>
                <w:szCs w:val="22"/>
              </w:rPr>
              <w:t>отведения коридорного типа с общими кухнями, туал</w:t>
            </w:r>
            <w:r w:rsidRPr="00A5746B">
              <w:rPr>
                <w:sz w:val="22"/>
                <w:szCs w:val="22"/>
              </w:rPr>
              <w:t>е</w:t>
            </w:r>
            <w:r w:rsidRPr="00A5746B">
              <w:rPr>
                <w:sz w:val="22"/>
                <w:szCs w:val="22"/>
              </w:rPr>
              <w:t>тами на каждом этаже и блоками душевых на одном из этажей, кухонными мойками, раковинами</w:t>
            </w:r>
          </w:p>
        </w:tc>
        <w:tc>
          <w:tcPr>
            <w:tcW w:w="133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5165F" w:rsidRPr="00A5746B" w:rsidRDefault="00A5165F" w:rsidP="00A5165F">
            <w:pPr>
              <w:pStyle w:val="formattext0"/>
              <w:spacing w:before="0" w:beforeAutospacing="0" w:after="0" w:afterAutospacing="0"/>
              <w:ind w:firstLine="0"/>
              <w:jc w:val="center"/>
              <w:textAlignment w:val="baseline"/>
              <w:rPr>
                <w:sz w:val="22"/>
                <w:szCs w:val="22"/>
              </w:rPr>
            </w:pPr>
            <w:r w:rsidRPr="00A5746B">
              <w:rPr>
                <w:sz w:val="22"/>
                <w:szCs w:val="22"/>
              </w:rPr>
              <w:t>куб. метр в месяц на человека</w:t>
            </w:r>
          </w:p>
        </w:tc>
        <w:tc>
          <w:tcPr>
            <w:tcW w:w="1505"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5165F" w:rsidRPr="00A5746B" w:rsidRDefault="00A5165F" w:rsidP="00A5165F">
            <w:pPr>
              <w:pStyle w:val="formattext0"/>
              <w:spacing w:before="0" w:beforeAutospacing="0" w:after="0" w:afterAutospacing="0"/>
              <w:ind w:firstLine="0"/>
              <w:jc w:val="center"/>
              <w:textAlignment w:val="baseline"/>
              <w:rPr>
                <w:sz w:val="22"/>
                <w:szCs w:val="22"/>
              </w:rPr>
            </w:pPr>
            <w:r w:rsidRPr="00A5746B">
              <w:rPr>
                <w:sz w:val="22"/>
                <w:szCs w:val="22"/>
              </w:rPr>
              <w:t>1,96</w:t>
            </w:r>
          </w:p>
        </w:tc>
        <w:tc>
          <w:tcPr>
            <w:tcW w:w="141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5165F" w:rsidRPr="00A5746B" w:rsidRDefault="00A5165F" w:rsidP="00A5165F">
            <w:pPr>
              <w:pStyle w:val="formattext0"/>
              <w:spacing w:before="0" w:beforeAutospacing="0" w:after="0" w:afterAutospacing="0"/>
              <w:ind w:firstLine="0"/>
              <w:jc w:val="center"/>
              <w:textAlignment w:val="baseline"/>
              <w:rPr>
                <w:sz w:val="22"/>
                <w:szCs w:val="22"/>
              </w:rPr>
            </w:pPr>
            <w:r w:rsidRPr="00A5746B">
              <w:rPr>
                <w:sz w:val="22"/>
                <w:szCs w:val="22"/>
              </w:rPr>
              <w:t>1,09</w:t>
            </w:r>
          </w:p>
        </w:tc>
      </w:tr>
      <w:tr w:rsidR="00A5165F" w:rsidRPr="00A5746B" w:rsidTr="00A5165F">
        <w:trPr>
          <w:cantSplit/>
        </w:trPr>
        <w:tc>
          <w:tcPr>
            <w:tcW w:w="567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5165F" w:rsidRPr="00A5746B" w:rsidRDefault="00A5165F" w:rsidP="00A5165F">
            <w:pPr>
              <w:pStyle w:val="formattext0"/>
              <w:spacing w:before="0" w:beforeAutospacing="0" w:after="0" w:afterAutospacing="0"/>
              <w:ind w:firstLine="0"/>
              <w:textAlignment w:val="baseline"/>
              <w:rPr>
                <w:sz w:val="22"/>
                <w:szCs w:val="22"/>
              </w:rPr>
            </w:pPr>
            <w:r w:rsidRPr="00A5746B">
              <w:rPr>
                <w:sz w:val="22"/>
                <w:szCs w:val="22"/>
              </w:rPr>
              <w:lastRenderedPageBreak/>
              <w:t>63. Общежития и многоквартирные дома, ранее испол</w:t>
            </w:r>
            <w:r w:rsidRPr="00A5746B">
              <w:rPr>
                <w:sz w:val="22"/>
                <w:szCs w:val="22"/>
              </w:rPr>
              <w:t>ь</w:t>
            </w:r>
            <w:r w:rsidRPr="00A5746B">
              <w:rPr>
                <w:sz w:val="22"/>
                <w:szCs w:val="22"/>
              </w:rPr>
              <w:t>зовавшиеся как общежития, иной специализированный жилищный фонд, схожий по техническим характерист</w:t>
            </w:r>
            <w:r w:rsidRPr="00A5746B">
              <w:rPr>
                <w:sz w:val="22"/>
                <w:szCs w:val="22"/>
              </w:rPr>
              <w:t>и</w:t>
            </w:r>
            <w:r w:rsidRPr="00A5746B">
              <w:rPr>
                <w:sz w:val="22"/>
                <w:szCs w:val="22"/>
              </w:rPr>
              <w:t>кам с общежитиями, с централизованным холодным и горячим водоснабжением, без централизованного вод</w:t>
            </w:r>
            <w:r w:rsidRPr="00A5746B">
              <w:rPr>
                <w:sz w:val="22"/>
                <w:szCs w:val="22"/>
              </w:rPr>
              <w:t>о</w:t>
            </w:r>
            <w:r w:rsidRPr="00A5746B">
              <w:rPr>
                <w:sz w:val="22"/>
                <w:szCs w:val="22"/>
              </w:rPr>
              <w:t>отведения коридорного типа с общими кухнями, туал</w:t>
            </w:r>
            <w:r w:rsidRPr="00A5746B">
              <w:rPr>
                <w:sz w:val="22"/>
                <w:szCs w:val="22"/>
              </w:rPr>
              <w:t>е</w:t>
            </w:r>
            <w:r w:rsidRPr="00A5746B">
              <w:rPr>
                <w:sz w:val="22"/>
                <w:szCs w:val="22"/>
              </w:rPr>
              <w:t>тами и блоками душевых на каждом этаже, кухонными мойками, раковинами</w:t>
            </w:r>
          </w:p>
        </w:tc>
        <w:tc>
          <w:tcPr>
            <w:tcW w:w="133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5165F" w:rsidRPr="00A5746B" w:rsidRDefault="00A5165F" w:rsidP="00A5165F">
            <w:pPr>
              <w:pStyle w:val="formattext0"/>
              <w:spacing w:before="0" w:beforeAutospacing="0" w:after="0" w:afterAutospacing="0"/>
              <w:ind w:firstLine="0"/>
              <w:jc w:val="center"/>
              <w:textAlignment w:val="baseline"/>
              <w:rPr>
                <w:sz w:val="22"/>
                <w:szCs w:val="22"/>
              </w:rPr>
            </w:pPr>
            <w:r w:rsidRPr="00A5746B">
              <w:rPr>
                <w:sz w:val="22"/>
                <w:szCs w:val="22"/>
              </w:rPr>
              <w:t>куб. метр в месяц на человека</w:t>
            </w:r>
          </w:p>
        </w:tc>
        <w:tc>
          <w:tcPr>
            <w:tcW w:w="1505"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5165F" w:rsidRPr="00A5746B" w:rsidRDefault="00A5165F" w:rsidP="00A5165F">
            <w:pPr>
              <w:pStyle w:val="formattext0"/>
              <w:spacing w:before="0" w:beforeAutospacing="0" w:after="0" w:afterAutospacing="0"/>
              <w:ind w:firstLine="0"/>
              <w:jc w:val="center"/>
              <w:textAlignment w:val="baseline"/>
              <w:rPr>
                <w:sz w:val="22"/>
                <w:szCs w:val="22"/>
              </w:rPr>
            </w:pPr>
            <w:r w:rsidRPr="00A5746B">
              <w:rPr>
                <w:sz w:val="22"/>
                <w:szCs w:val="22"/>
              </w:rPr>
              <w:t>2,17</w:t>
            </w:r>
          </w:p>
        </w:tc>
        <w:tc>
          <w:tcPr>
            <w:tcW w:w="141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5165F" w:rsidRPr="00A5746B" w:rsidRDefault="00A5165F" w:rsidP="00A5165F">
            <w:pPr>
              <w:pStyle w:val="formattext0"/>
              <w:spacing w:before="0" w:beforeAutospacing="0" w:after="0" w:afterAutospacing="0"/>
              <w:ind w:firstLine="0"/>
              <w:jc w:val="center"/>
              <w:textAlignment w:val="baseline"/>
              <w:rPr>
                <w:sz w:val="22"/>
                <w:szCs w:val="22"/>
              </w:rPr>
            </w:pPr>
            <w:r w:rsidRPr="00A5746B">
              <w:rPr>
                <w:sz w:val="22"/>
                <w:szCs w:val="22"/>
              </w:rPr>
              <w:t>1,30</w:t>
            </w:r>
          </w:p>
        </w:tc>
      </w:tr>
      <w:tr w:rsidR="00A5165F" w:rsidRPr="00A5746B" w:rsidTr="00A5165F">
        <w:trPr>
          <w:cantSplit/>
        </w:trPr>
        <w:tc>
          <w:tcPr>
            <w:tcW w:w="567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5165F" w:rsidRPr="00A5746B" w:rsidRDefault="00A5165F" w:rsidP="00A5165F">
            <w:pPr>
              <w:pStyle w:val="formattext0"/>
              <w:spacing w:before="0" w:beforeAutospacing="0" w:after="0" w:afterAutospacing="0"/>
              <w:ind w:firstLine="0"/>
              <w:textAlignment w:val="baseline"/>
              <w:rPr>
                <w:sz w:val="22"/>
                <w:szCs w:val="22"/>
              </w:rPr>
            </w:pPr>
            <w:r w:rsidRPr="00A5746B">
              <w:rPr>
                <w:sz w:val="22"/>
                <w:szCs w:val="22"/>
              </w:rPr>
              <w:t>64. Общежития и многоквартирные дома, ранее испол</w:t>
            </w:r>
            <w:r w:rsidRPr="00A5746B">
              <w:rPr>
                <w:sz w:val="22"/>
                <w:szCs w:val="22"/>
              </w:rPr>
              <w:t>ь</w:t>
            </w:r>
            <w:r w:rsidRPr="00A5746B">
              <w:rPr>
                <w:sz w:val="22"/>
                <w:szCs w:val="22"/>
              </w:rPr>
              <w:t>зовавшиеся как общежития, иной специализированный жилищный фонд, схожий по техническим характерист</w:t>
            </w:r>
            <w:r w:rsidRPr="00A5746B">
              <w:rPr>
                <w:sz w:val="22"/>
                <w:szCs w:val="22"/>
              </w:rPr>
              <w:t>и</w:t>
            </w:r>
            <w:r w:rsidRPr="00A5746B">
              <w:rPr>
                <w:sz w:val="22"/>
                <w:szCs w:val="22"/>
              </w:rPr>
              <w:t>кам с общежитиями, с централизованным холодным и горячим водоснабжением, без централизованного вод</w:t>
            </w:r>
            <w:r w:rsidRPr="00A5746B">
              <w:rPr>
                <w:sz w:val="22"/>
                <w:szCs w:val="22"/>
              </w:rPr>
              <w:t>о</w:t>
            </w:r>
            <w:r w:rsidRPr="00A5746B">
              <w:rPr>
                <w:sz w:val="22"/>
                <w:szCs w:val="22"/>
              </w:rPr>
              <w:t>отведения секционного типа с общими кухнями, туал</w:t>
            </w:r>
            <w:r w:rsidRPr="00A5746B">
              <w:rPr>
                <w:sz w:val="22"/>
                <w:szCs w:val="22"/>
              </w:rPr>
              <w:t>е</w:t>
            </w:r>
            <w:r w:rsidRPr="00A5746B">
              <w:rPr>
                <w:sz w:val="22"/>
                <w:szCs w:val="22"/>
              </w:rPr>
              <w:t>тами и блоками душевых в каждой секции, кухонными мойками, раковинами</w:t>
            </w:r>
          </w:p>
        </w:tc>
        <w:tc>
          <w:tcPr>
            <w:tcW w:w="133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5165F" w:rsidRPr="00A5746B" w:rsidRDefault="00A5165F" w:rsidP="00A5165F">
            <w:pPr>
              <w:pStyle w:val="formattext0"/>
              <w:spacing w:before="0" w:beforeAutospacing="0" w:after="0" w:afterAutospacing="0"/>
              <w:ind w:firstLine="0"/>
              <w:jc w:val="center"/>
              <w:textAlignment w:val="baseline"/>
              <w:rPr>
                <w:sz w:val="22"/>
                <w:szCs w:val="22"/>
              </w:rPr>
            </w:pPr>
            <w:r w:rsidRPr="00A5746B">
              <w:rPr>
                <w:sz w:val="22"/>
                <w:szCs w:val="22"/>
              </w:rPr>
              <w:t>куб. метр в месяц на человека</w:t>
            </w:r>
          </w:p>
        </w:tc>
        <w:tc>
          <w:tcPr>
            <w:tcW w:w="1505"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5165F" w:rsidRPr="00A5746B" w:rsidRDefault="00A5165F" w:rsidP="00A5165F">
            <w:pPr>
              <w:pStyle w:val="formattext0"/>
              <w:spacing w:before="0" w:beforeAutospacing="0" w:after="0" w:afterAutospacing="0"/>
              <w:ind w:firstLine="0"/>
              <w:jc w:val="center"/>
              <w:textAlignment w:val="baseline"/>
              <w:rPr>
                <w:sz w:val="22"/>
                <w:szCs w:val="22"/>
              </w:rPr>
            </w:pPr>
            <w:r w:rsidRPr="00A5746B">
              <w:rPr>
                <w:sz w:val="22"/>
                <w:szCs w:val="22"/>
              </w:rPr>
              <w:t>3,04</w:t>
            </w:r>
          </w:p>
        </w:tc>
        <w:tc>
          <w:tcPr>
            <w:tcW w:w="141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5165F" w:rsidRPr="00A5746B" w:rsidRDefault="00A5165F" w:rsidP="00A5165F">
            <w:pPr>
              <w:pStyle w:val="formattext0"/>
              <w:spacing w:before="0" w:beforeAutospacing="0" w:after="0" w:afterAutospacing="0"/>
              <w:ind w:firstLine="0"/>
              <w:jc w:val="center"/>
              <w:textAlignment w:val="baseline"/>
              <w:rPr>
                <w:sz w:val="22"/>
                <w:szCs w:val="22"/>
              </w:rPr>
            </w:pPr>
            <w:r w:rsidRPr="00A5746B">
              <w:rPr>
                <w:sz w:val="22"/>
                <w:szCs w:val="22"/>
              </w:rPr>
              <w:t>1,92</w:t>
            </w:r>
          </w:p>
        </w:tc>
      </w:tr>
      <w:tr w:rsidR="00A5165F" w:rsidRPr="00A5746B" w:rsidTr="00A5165F">
        <w:trPr>
          <w:cantSplit/>
        </w:trPr>
        <w:tc>
          <w:tcPr>
            <w:tcW w:w="567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5165F" w:rsidRPr="00A5746B" w:rsidRDefault="00A5165F" w:rsidP="00A5165F">
            <w:pPr>
              <w:pStyle w:val="formattext0"/>
              <w:spacing w:before="0" w:beforeAutospacing="0" w:after="0" w:afterAutospacing="0"/>
              <w:ind w:firstLine="0"/>
              <w:textAlignment w:val="baseline"/>
              <w:rPr>
                <w:sz w:val="22"/>
                <w:szCs w:val="22"/>
              </w:rPr>
            </w:pPr>
            <w:r w:rsidRPr="00A5746B">
              <w:rPr>
                <w:sz w:val="22"/>
                <w:szCs w:val="22"/>
              </w:rPr>
              <w:t>65. Общежития и многоквартирные дома, ранее испол</w:t>
            </w:r>
            <w:r w:rsidRPr="00A5746B">
              <w:rPr>
                <w:sz w:val="22"/>
                <w:szCs w:val="22"/>
              </w:rPr>
              <w:t>ь</w:t>
            </w:r>
            <w:r w:rsidRPr="00A5746B">
              <w:rPr>
                <w:sz w:val="22"/>
                <w:szCs w:val="22"/>
              </w:rPr>
              <w:t>зовавшиеся как общежития, иной специализированный жилищный фонд, схожий по техническим характерист</w:t>
            </w:r>
            <w:r w:rsidRPr="00A5746B">
              <w:rPr>
                <w:sz w:val="22"/>
                <w:szCs w:val="22"/>
              </w:rPr>
              <w:t>и</w:t>
            </w:r>
            <w:r w:rsidRPr="00A5746B">
              <w:rPr>
                <w:sz w:val="22"/>
                <w:szCs w:val="22"/>
              </w:rPr>
              <w:t>кам с общежитиями, с централизованным холодным и горячим водоснабжением, без централизованного вод</w:t>
            </w:r>
            <w:r w:rsidRPr="00A5746B">
              <w:rPr>
                <w:sz w:val="22"/>
                <w:szCs w:val="22"/>
              </w:rPr>
              <w:t>о</w:t>
            </w:r>
            <w:r w:rsidRPr="00A5746B">
              <w:rPr>
                <w:sz w:val="22"/>
                <w:szCs w:val="22"/>
              </w:rPr>
              <w:t>отведения гостиничного типа с раковиной и унитазом при каждой квартире и блоком душевых на одном из этажей</w:t>
            </w:r>
          </w:p>
        </w:tc>
        <w:tc>
          <w:tcPr>
            <w:tcW w:w="133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5165F" w:rsidRPr="00A5746B" w:rsidRDefault="00A5165F" w:rsidP="00A5165F">
            <w:pPr>
              <w:pStyle w:val="formattext0"/>
              <w:spacing w:before="0" w:beforeAutospacing="0" w:after="0" w:afterAutospacing="0"/>
              <w:ind w:firstLine="0"/>
              <w:jc w:val="center"/>
              <w:textAlignment w:val="baseline"/>
              <w:rPr>
                <w:sz w:val="22"/>
                <w:szCs w:val="22"/>
              </w:rPr>
            </w:pPr>
            <w:r w:rsidRPr="00A5746B">
              <w:rPr>
                <w:sz w:val="22"/>
                <w:szCs w:val="22"/>
              </w:rPr>
              <w:t>куб. метр в месяц на человека</w:t>
            </w:r>
          </w:p>
        </w:tc>
        <w:tc>
          <w:tcPr>
            <w:tcW w:w="1505"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5165F" w:rsidRPr="00A5746B" w:rsidRDefault="00A5165F" w:rsidP="00A5165F">
            <w:pPr>
              <w:pStyle w:val="formattext0"/>
              <w:spacing w:before="0" w:beforeAutospacing="0" w:after="0" w:afterAutospacing="0"/>
              <w:ind w:firstLine="0"/>
              <w:jc w:val="center"/>
              <w:textAlignment w:val="baseline"/>
              <w:rPr>
                <w:sz w:val="22"/>
                <w:szCs w:val="22"/>
              </w:rPr>
            </w:pPr>
            <w:r w:rsidRPr="00A5746B">
              <w:rPr>
                <w:sz w:val="22"/>
                <w:szCs w:val="22"/>
              </w:rPr>
              <w:t>2,97</w:t>
            </w:r>
          </w:p>
        </w:tc>
        <w:tc>
          <w:tcPr>
            <w:tcW w:w="141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5165F" w:rsidRPr="00A5746B" w:rsidRDefault="00A5165F" w:rsidP="00A5165F">
            <w:pPr>
              <w:pStyle w:val="formattext0"/>
              <w:spacing w:before="0" w:beforeAutospacing="0" w:after="0" w:afterAutospacing="0"/>
              <w:ind w:firstLine="0"/>
              <w:jc w:val="center"/>
              <w:textAlignment w:val="baseline"/>
              <w:rPr>
                <w:sz w:val="22"/>
                <w:szCs w:val="22"/>
              </w:rPr>
            </w:pPr>
            <w:r w:rsidRPr="00A5746B">
              <w:rPr>
                <w:sz w:val="22"/>
                <w:szCs w:val="22"/>
              </w:rPr>
              <w:t>1,17</w:t>
            </w:r>
          </w:p>
        </w:tc>
      </w:tr>
      <w:tr w:rsidR="00A5165F" w:rsidRPr="00A5746B" w:rsidTr="00A5165F">
        <w:trPr>
          <w:cantSplit/>
        </w:trPr>
        <w:tc>
          <w:tcPr>
            <w:tcW w:w="567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5165F" w:rsidRPr="00A5746B" w:rsidRDefault="00A5165F" w:rsidP="00A5165F">
            <w:pPr>
              <w:pStyle w:val="formattext0"/>
              <w:spacing w:before="0" w:beforeAutospacing="0" w:after="0" w:afterAutospacing="0"/>
              <w:ind w:firstLine="0"/>
              <w:textAlignment w:val="baseline"/>
              <w:rPr>
                <w:sz w:val="22"/>
                <w:szCs w:val="22"/>
              </w:rPr>
            </w:pPr>
            <w:r w:rsidRPr="00A5746B">
              <w:rPr>
                <w:sz w:val="22"/>
                <w:szCs w:val="22"/>
              </w:rPr>
              <w:t>66. Общежития и многоквартирные дома, ранее испол</w:t>
            </w:r>
            <w:r w:rsidRPr="00A5746B">
              <w:rPr>
                <w:sz w:val="22"/>
                <w:szCs w:val="22"/>
              </w:rPr>
              <w:t>ь</w:t>
            </w:r>
            <w:r w:rsidRPr="00A5746B">
              <w:rPr>
                <w:sz w:val="22"/>
                <w:szCs w:val="22"/>
              </w:rPr>
              <w:t>зовавшиеся как общежития, иной специализированный жилищный фонд, схожий по техническим характерист</w:t>
            </w:r>
            <w:r w:rsidRPr="00A5746B">
              <w:rPr>
                <w:sz w:val="22"/>
                <w:szCs w:val="22"/>
              </w:rPr>
              <w:t>и</w:t>
            </w:r>
            <w:r w:rsidRPr="00A5746B">
              <w:rPr>
                <w:sz w:val="22"/>
                <w:szCs w:val="22"/>
              </w:rPr>
              <w:t>кам с общежитиями, с централизованным холодным и горячим водоснабжением, без централизованного вод</w:t>
            </w:r>
            <w:r w:rsidRPr="00A5746B">
              <w:rPr>
                <w:sz w:val="22"/>
                <w:szCs w:val="22"/>
              </w:rPr>
              <w:t>о</w:t>
            </w:r>
            <w:r w:rsidRPr="00A5746B">
              <w:rPr>
                <w:sz w:val="22"/>
                <w:szCs w:val="22"/>
              </w:rPr>
              <w:t>отведения гостиничного типа с раковиной, унитазом и душем при каждой квартире</w:t>
            </w:r>
          </w:p>
        </w:tc>
        <w:tc>
          <w:tcPr>
            <w:tcW w:w="133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5165F" w:rsidRPr="00A5746B" w:rsidRDefault="00A5165F" w:rsidP="00A5165F">
            <w:pPr>
              <w:pStyle w:val="formattext0"/>
              <w:spacing w:before="0" w:beforeAutospacing="0" w:after="0" w:afterAutospacing="0"/>
              <w:ind w:firstLine="0"/>
              <w:jc w:val="center"/>
              <w:textAlignment w:val="baseline"/>
              <w:rPr>
                <w:sz w:val="22"/>
                <w:szCs w:val="22"/>
              </w:rPr>
            </w:pPr>
            <w:r w:rsidRPr="00A5746B">
              <w:rPr>
                <w:sz w:val="22"/>
                <w:szCs w:val="22"/>
              </w:rPr>
              <w:t>куб. метр в месяц на человека</w:t>
            </w:r>
          </w:p>
        </w:tc>
        <w:tc>
          <w:tcPr>
            <w:tcW w:w="1505"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5165F" w:rsidRPr="00A5746B" w:rsidRDefault="00A5165F" w:rsidP="00A5165F">
            <w:pPr>
              <w:pStyle w:val="formattext0"/>
              <w:spacing w:before="0" w:beforeAutospacing="0" w:after="0" w:afterAutospacing="0"/>
              <w:ind w:firstLine="0"/>
              <w:jc w:val="center"/>
              <w:textAlignment w:val="baseline"/>
              <w:rPr>
                <w:sz w:val="22"/>
                <w:szCs w:val="22"/>
              </w:rPr>
            </w:pPr>
            <w:r w:rsidRPr="00A5746B">
              <w:rPr>
                <w:sz w:val="22"/>
                <w:szCs w:val="22"/>
              </w:rPr>
              <w:t>4,16</w:t>
            </w:r>
          </w:p>
        </w:tc>
        <w:tc>
          <w:tcPr>
            <w:tcW w:w="141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A5165F" w:rsidRPr="00A5746B" w:rsidRDefault="00A5165F" w:rsidP="00A5165F">
            <w:pPr>
              <w:pStyle w:val="formattext0"/>
              <w:spacing w:before="0" w:beforeAutospacing="0" w:after="0" w:afterAutospacing="0"/>
              <w:ind w:firstLine="0"/>
              <w:jc w:val="center"/>
              <w:textAlignment w:val="baseline"/>
              <w:rPr>
                <w:sz w:val="22"/>
                <w:szCs w:val="22"/>
              </w:rPr>
            </w:pPr>
            <w:r w:rsidRPr="00A5746B">
              <w:rPr>
                <w:sz w:val="22"/>
                <w:szCs w:val="22"/>
              </w:rPr>
              <w:t>2,30</w:t>
            </w:r>
          </w:p>
        </w:tc>
      </w:tr>
    </w:tbl>
    <w:p w:rsidR="008B0AD6" w:rsidRPr="00A5746B" w:rsidRDefault="008B0AD6" w:rsidP="009D05E3">
      <w:pPr>
        <w:pStyle w:val="Affb"/>
      </w:pPr>
    </w:p>
    <w:p w:rsidR="00631856" w:rsidRPr="00A5746B" w:rsidRDefault="00145BBA" w:rsidP="0006129B">
      <w:pPr>
        <w:pStyle w:val="30"/>
        <w:spacing w:line="240" w:lineRule="auto"/>
        <w:rPr>
          <w:rStyle w:val="ed"/>
        </w:rPr>
      </w:pPr>
      <w:bookmarkStart w:id="68" w:name="_Toc121588446"/>
      <w:bookmarkStart w:id="69" w:name="_Toc422303786"/>
      <w:r w:rsidRPr="00A5746B">
        <w:rPr>
          <w:rStyle w:val="ed"/>
        </w:rPr>
        <w:t>5.6</w:t>
      </w:r>
      <w:r w:rsidR="00631856" w:rsidRPr="00A5746B">
        <w:rPr>
          <w:rStyle w:val="ed"/>
        </w:rPr>
        <w:t> </w:t>
      </w:r>
      <w:r w:rsidRPr="00A5746B">
        <w:rPr>
          <w:rStyle w:val="ed"/>
        </w:rPr>
        <w:t>О</w:t>
      </w:r>
      <w:r w:rsidR="005E5DE4" w:rsidRPr="00A5746B">
        <w:rPr>
          <w:rStyle w:val="ed"/>
        </w:rPr>
        <w:t>писание сравнения величины договорной и расчетной тепловой нагрузки по зоне действия каждого источника тепловой энергии</w:t>
      </w:r>
      <w:bookmarkEnd w:id="68"/>
    </w:p>
    <w:p w:rsidR="00EA0D24" w:rsidRPr="00A5746B" w:rsidRDefault="00793902" w:rsidP="0006129B">
      <w:pPr>
        <w:pStyle w:val="Affb"/>
        <w:rPr>
          <w:rStyle w:val="ed"/>
          <w:szCs w:val="24"/>
        </w:rPr>
      </w:pPr>
      <w:r w:rsidRPr="00A5746B">
        <w:rPr>
          <w:rStyle w:val="ed"/>
          <w:szCs w:val="24"/>
        </w:rPr>
        <w:t>Тепловые нагрузки, указанные в договорах теплоснабжения соответствуют расчетным значениям тепловых нагрузок потребителей тепловой энергии.</w:t>
      </w:r>
    </w:p>
    <w:p w:rsidR="00793902" w:rsidRPr="00A5746B" w:rsidRDefault="00793902" w:rsidP="0006129B">
      <w:pPr>
        <w:rPr>
          <w:szCs w:val="24"/>
        </w:rPr>
      </w:pPr>
    </w:p>
    <w:p w:rsidR="00EA0D24" w:rsidRPr="00A5746B" w:rsidRDefault="00145BBA" w:rsidP="0006129B">
      <w:pPr>
        <w:pStyle w:val="30"/>
        <w:spacing w:line="240" w:lineRule="auto"/>
      </w:pPr>
      <w:bookmarkStart w:id="70" w:name="_Toc32481092"/>
      <w:bookmarkStart w:id="71" w:name="_Toc121588447"/>
      <w:r w:rsidRPr="00A5746B">
        <w:t xml:space="preserve">5.7 </w:t>
      </w:r>
      <w:r w:rsidR="00EA0D24" w:rsidRPr="00A5746B">
        <w:t>Изменения, произошедшие в тепловых нагрузках потребителей тепловой эне</w:t>
      </w:r>
      <w:r w:rsidR="00EA0D24" w:rsidRPr="00A5746B">
        <w:t>р</w:t>
      </w:r>
      <w:r w:rsidR="00EA0D24" w:rsidRPr="00A5746B">
        <w:t xml:space="preserve">гии, в том числе подключенных к тепловым сетям каждой системы теплоснабжения за период, </w:t>
      </w:r>
      <w:r w:rsidR="00042A16" w:rsidRPr="00A5746B">
        <w:t>предшествующий разработке (актуализации) схемы теплоснабжения</w:t>
      </w:r>
      <w:bookmarkEnd w:id="70"/>
      <w:bookmarkEnd w:id="71"/>
    </w:p>
    <w:p w:rsidR="00A5165F" w:rsidRPr="00A5746B" w:rsidRDefault="00A5165F" w:rsidP="00A5165F">
      <w:pPr>
        <w:pStyle w:val="Affb"/>
      </w:pPr>
      <w:r w:rsidRPr="00A5746B">
        <w:t>С момента разработки схем теплоснабжения муниципальных образований, вошедших в состав Муниципального округа «Ярский район», выявлены следующие изменения:</w:t>
      </w:r>
    </w:p>
    <w:p w:rsidR="00A5165F" w:rsidRPr="00A5746B" w:rsidRDefault="00A5165F" w:rsidP="00A5165F">
      <w:pPr>
        <w:pStyle w:val="Affb"/>
      </w:pPr>
      <w:r w:rsidRPr="00A5746B">
        <w:t xml:space="preserve">- были закрыты угольные котельные в </w:t>
      </w:r>
      <w:r w:rsidR="002532E9" w:rsidRPr="00A5746B">
        <w:t>с. Дизьмино (ул. Полевая, д. 12), с. Елово (ул. М</w:t>
      </w:r>
      <w:r w:rsidR="002532E9" w:rsidRPr="00A5746B">
        <w:t>о</w:t>
      </w:r>
      <w:r w:rsidR="002532E9" w:rsidRPr="00A5746B">
        <w:t xml:space="preserve">лодежная. 28а), д. Байдалино, с. Озерки, д. Тум </w:t>
      </w:r>
      <w:r w:rsidRPr="00A5746B">
        <w:t>с переводом потребителей на автономное ото</w:t>
      </w:r>
      <w:r w:rsidRPr="00A5746B">
        <w:t>п</w:t>
      </w:r>
      <w:r w:rsidRPr="00A5746B">
        <w:t>ление.</w:t>
      </w:r>
    </w:p>
    <w:p w:rsidR="00631856" w:rsidRPr="00A5746B" w:rsidRDefault="005F28F2" w:rsidP="00A5165F">
      <w:pPr>
        <w:ind w:firstLine="567"/>
      </w:pPr>
      <w:r w:rsidRPr="00A5746B">
        <w:t>При разработке схемы теплоснабжения</w:t>
      </w:r>
      <w:r w:rsidR="001D6DAB" w:rsidRPr="00A5746B">
        <w:t xml:space="preserve"> уточнены сведения по фактической нагрузке п</w:t>
      </w:r>
      <w:r w:rsidR="001D6DAB" w:rsidRPr="00A5746B">
        <w:t>о</w:t>
      </w:r>
      <w:r w:rsidR="001D6DAB" w:rsidRPr="00A5746B">
        <w:t>требителей в зоне действия источника теплоснабжения по состоянию на начало 2022 г.</w:t>
      </w:r>
      <w:r w:rsidR="001D6DAB" w:rsidRPr="00A5746B">
        <w:rPr>
          <w:sz w:val="23"/>
          <w:szCs w:val="23"/>
        </w:rPr>
        <w:t xml:space="preserve"> </w:t>
      </w:r>
    </w:p>
    <w:p w:rsidR="00631856" w:rsidRPr="00A5746B" w:rsidRDefault="00631856" w:rsidP="0006129B">
      <w:pPr>
        <w:sectPr w:rsidR="00631856" w:rsidRPr="00A5746B" w:rsidSect="003B765F">
          <w:pgSz w:w="11906" w:h="16838"/>
          <w:pgMar w:top="1134" w:right="851" w:bottom="1134" w:left="1134" w:header="708" w:footer="708" w:gutter="0"/>
          <w:cols w:space="708"/>
          <w:docGrid w:linePitch="360"/>
        </w:sectPr>
      </w:pPr>
    </w:p>
    <w:p w:rsidR="003A5836" w:rsidRPr="00A5746B" w:rsidRDefault="003A5836" w:rsidP="0006129B">
      <w:pPr>
        <w:pStyle w:val="21"/>
        <w:spacing w:line="240" w:lineRule="auto"/>
      </w:pPr>
      <w:bookmarkStart w:id="72" w:name="_Toc121588448"/>
      <w:r w:rsidRPr="00A5746B">
        <w:lastRenderedPageBreak/>
        <w:t xml:space="preserve">Часть 6 </w:t>
      </w:r>
      <w:bookmarkEnd w:id="69"/>
      <w:r w:rsidR="005E5DE4" w:rsidRPr="00A5746B">
        <w:t>Балансы тепловой мощности и тепловой нагрузки</w:t>
      </w:r>
      <w:bookmarkEnd w:id="72"/>
    </w:p>
    <w:p w:rsidR="00AB0258" w:rsidRPr="00A5746B" w:rsidRDefault="00145BBA" w:rsidP="0006129B">
      <w:pPr>
        <w:pStyle w:val="30"/>
        <w:spacing w:line="240" w:lineRule="auto"/>
      </w:pPr>
      <w:bookmarkStart w:id="73" w:name="_Toc121588449"/>
      <w:r w:rsidRPr="00A5746B">
        <w:t>6.1</w:t>
      </w:r>
      <w:r w:rsidR="00AB0258" w:rsidRPr="00A5746B">
        <w:t xml:space="preserve"> </w:t>
      </w:r>
      <w:r w:rsidRPr="00A5746B">
        <w:t>О</w:t>
      </w:r>
      <w:r w:rsidR="005E5DE4" w:rsidRPr="00A5746B">
        <w:rPr>
          <w:rStyle w:val="ed"/>
        </w:rPr>
        <w:t>писание балансов установленной, располагаемой тепловой мощности и тепловой мощности нетто, потерь тепловой мощн</w:t>
      </w:r>
      <w:r w:rsidR="005E5DE4" w:rsidRPr="00A5746B">
        <w:rPr>
          <w:rStyle w:val="ed"/>
        </w:rPr>
        <w:t>о</w:t>
      </w:r>
      <w:r w:rsidR="005E5DE4" w:rsidRPr="00A5746B">
        <w:rPr>
          <w:rStyle w:val="ed"/>
        </w:rPr>
        <w:t>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bookmarkEnd w:id="73"/>
    </w:p>
    <w:p w:rsidR="008C1C2C" w:rsidRPr="00A5746B" w:rsidRDefault="008C1C2C" w:rsidP="0006129B">
      <w:pPr>
        <w:tabs>
          <w:tab w:val="left" w:pos="0"/>
        </w:tabs>
        <w:ind w:firstLine="709"/>
        <w:rPr>
          <w:rFonts w:eastAsia="Times New Roman"/>
          <w:szCs w:val="24"/>
          <w:lang w:eastAsia="ru-RU"/>
        </w:rPr>
      </w:pPr>
      <w:r w:rsidRPr="00A5746B">
        <w:rPr>
          <w:rFonts w:eastAsia="Times New Roman"/>
          <w:szCs w:val="24"/>
          <w:lang w:eastAsia="ru-RU"/>
        </w:rPr>
        <w:t>Постановление Правительства РФ от 22.02.2012</w:t>
      </w:r>
      <w:r w:rsidR="001B70BE" w:rsidRPr="00A5746B">
        <w:rPr>
          <w:rFonts w:eastAsia="Times New Roman"/>
          <w:szCs w:val="24"/>
          <w:lang w:eastAsia="ru-RU"/>
        </w:rPr>
        <w:t xml:space="preserve"> </w:t>
      </w:r>
      <w:r w:rsidRPr="00A5746B">
        <w:rPr>
          <w:rFonts w:eastAsia="Times New Roman"/>
          <w:szCs w:val="24"/>
          <w:lang w:eastAsia="ru-RU"/>
        </w:rPr>
        <w:t>№</w:t>
      </w:r>
      <w:r w:rsidR="001B70BE" w:rsidRPr="00A5746B">
        <w:rPr>
          <w:rFonts w:eastAsia="Times New Roman"/>
          <w:szCs w:val="24"/>
          <w:lang w:eastAsia="ru-RU"/>
        </w:rPr>
        <w:t xml:space="preserve"> </w:t>
      </w:r>
      <w:r w:rsidRPr="00A5746B">
        <w:rPr>
          <w:rFonts w:eastAsia="Times New Roman"/>
          <w:szCs w:val="24"/>
          <w:lang w:eastAsia="ru-RU"/>
        </w:rPr>
        <w:t>154 «О требованиях к схемам теплоснабжения, порядку их разработки и утвержд</w:t>
      </w:r>
      <w:r w:rsidRPr="00A5746B">
        <w:rPr>
          <w:rFonts w:eastAsia="Times New Roman"/>
          <w:szCs w:val="24"/>
          <w:lang w:eastAsia="ru-RU"/>
        </w:rPr>
        <w:t>е</w:t>
      </w:r>
      <w:r w:rsidRPr="00A5746B">
        <w:rPr>
          <w:rFonts w:eastAsia="Times New Roman"/>
          <w:szCs w:val="24"/>
          <w:lang w:eastAsia="ru-RU"/>
        </w:rPr>
        <w:t xml:space="preserve">ния» вводит следующие понятия: </w:t>
      </w:r>
    </w:p>
    <w:p w:rsidR="008C1C2C" w:rsidRPr="00A5746B" w:rsidRDefault="008C1C2C" w:rsidP="0006129B">
      <w:pPr>
        <w:tabs>
          <w:tab w:val="left" w:pos="0"/>
        </w:tabs>
        <w:ind w:firstLine="709"/>
        <w:rPr>
          <w:rFonts w:eastAsia="Times New Roman"/>
          <w:szCs w:val="24"/>
          <w:lang w:eastAsia="ru-RU"/>
        </w:rPr>
      </w:pPr>
      <w:r w:rsidRPr="00A5746B">
        <w:rPr>
          <w:rFonts w:eastAsia="Times New Roman"/>
          <w:szCs w:val="24"/>
          <w:lang w:eastAsia="ru-RU"/>
        </w:rPr>
        <w:t xml:space="preserve">Установленная мощность источника тепловой энергии (УТМ)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 </w:t>
      </w:r>
    </w:p>
    <w:p w:rsidR="008C1C2C" w:rsidRPr="00A5746B" w:rsidRDefault="008C1C2C" w:rsidP="0006129B">
      <w:pPr>
        <w:tabs>
          <w:tab w:val="left" w:pos="0"/>
        </w:tabs>
        <w:ind w:firstLine="709"/>
        <w:rPr>
          <w:rFonts w:eastAsia="Times New Roman"/>
          <w:szCs w:val="24"/>
          <w:lang w:eastAsia="ru-RU"/>
        </w:rPr>
      </w:pPr>
      <w:r w:rsidRPr="00A5746B">
        <w:rPr>
          <w:rFonts w:eastAsia="Times New Roman"/>
          <w:szCs w:val="24"/>
          <w:lang w:eastAsia="ru-RU"/>
        </w:rPr>
        <w:t>Располагаемая мощность источника тепловой энергии (РТМ) —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w:t>
      </w:r>
      <w:r w:rsidR="000B2DCD" w:rsidRPr="00A5746B">
        <w:rPr>
          <w:rFonts w:eastAsia="Times New Roman"/>
          <w:szCs w:val="24"/>
          <w:lang w:eastAsia="ru-RU"/>
        </w:rPr>
        <w:t>;</w:t>
      </w:r>
      <w:r w:rsidRPr="00A5746B">
        <w:rPr>
          <w:rFonts w:eastAsia="Times New Roman"/>
          <w:szCs w:val="24"/>
          <w:lang w:eastAsia="ru-RU"/>
        </w:rPr>
        <w:t xml:space="preserve"> </w:t>
      </w:r>
    </w:p>
    <w:p w:rsidR="008C1C2C" w:rsidRPr="00A5746B" w:rsidRDefault="008C1C2C" w:rsidP="0006129B">
      <w:pPr>
        <w:tabs>
          <w:tab w:val="left" w:pos="0"/>
        </w:tabs>
        <w:ind w:firstLine="709"/>
        <w:rPr>
          <w:rFonts w:eastAsia="Times New Roman"/>
          <w:szCs w:val="24"/>
          <w:lang w:eastAsia="ru-RU"/>
        </w:rPr>
      </w:pPr>
      <w:r w:rsidRPr="00A5746B">
        <w:rPr>
          <w:rFonts w:eastAsia="Times New Roman"/>
          <w:szCs w:val="24"/>
          <w:lang w:eastAsia="ru-RU"/>
        </w:rPr>
        <w:t xml:space="preserve">Мощность источника тепловой энергии нетто — величина, равная располагаемой мощности источника тепловой энергии за вычетом тепловой нагрузки на собственные и хозяйственные нужды. </w:t>
      </w:r>
    </w:p>
    <w:p w:rsidR="008C1C2C" w:rsidRPr="00A5746B" w:rsidRDefault="008C1C2C" w:rsidP="0006129B">
      <w:pPr>
        <w:tabs>
          <w:tab w:val="left" w:pos="0"/>
        </w:tabs>
        <w:ind w:firstLine="709"/>
        <w:rPr>
          <w:rFonts w:eastAsia="Times New Roman"/>
          <w:szCs w:val="24"/>
          <w:lang w:eastAsia="ru-RU"/>
        </w:rPr>
      </w:pPr>
      <w:r w:rsidRPr="00A5746B">
        <w:rPr>
          <w:rFonts w:eastAsia="Times New Roman"/>
          <w:szCs w:val="24"/>
          <w:lang w:eastAsia="ru-RU"/>
        </w:rPr>
        <w:t xml:space="preserve">Балансы тепловой мощности источников тепловой энергии и присоединенной тепловой нагрузки в зоне действия источника тепловой энергии в ретроспективный </w:t>
      </w:r>
      <w:r w:rsidR="009C38E7" w:rsidRPr="00A5746B">
        <w:rPr>
          <w:rFonts w:eastAsia="Times New Roman"/>
          <w:szCs w:val="24"/>
          <w:lang w:eastAsia="ru-RU"/>
        </w:rPr>
        <w:t xml:space="preserve">период </w:t>
      </w:r>
      <w:r w:rsidRPr="00A5746B">
        <w:rPr>
          <w:rFonts w:eastAsia="Times New Roman"/>
          <w:szCs w:val="24"/>
          <w:lang w:eastAsia="ru-RU"/>
        </w:rPr>
        <w:t>приведены в таб</w:t>
      </w:r>
      <w:r w:rsidR="00793902" w:rsidRPr="00A5746B">
        <w:rPr>
          <w:rFonts w:eastAsia="Times New Roman"/>
          <w:szCs w:val="24"/>
          <w:lang w:eastAsia="ru-RU"/>
        </w:rPr>
        <w:t xml:space="preserve">лице </w:t>
      </w:r>
      <w:r w:rsidR="00A5746B">
        <w:rPr>
          <w:rFonts w:eastAsia="Times New Roman"/>
          <w:szCs w:val="24"/>
          <w:lang w:eastAsia="ru-RU"/>
        </w:rPr>
        <w:t>2</w:t>
      </w:r>
      <w:r w:rsidR="004C2406" w:rsidRPr="00A5746B">
        <w:rPr>
          <w:rFonts w:eastAsia="Times New Roman"/>
          <w:szCs w:val="24"/>
          <w:lang w:eastAsia="ru-RU"/>
        </w:rPr>
        <w:t>3</w:t>
      </w:r>
      <w:r w:rsidRPr="00A5746B">
        <w:rPr>
          <w:rFonts w:eastAsia="Times New Roman"/>
          <w:szCs w:val="24"/>
          <w:lang w:eastAsia="ru-RU"/>
        </w:rPr>
        <w:t xml:space="preserve">. </w:t>
      </w:r>
    </w:p>
    <w:p w:rsidR="00EA4AF9" w:rsidRPr="00A5746B" w:rsidRDefault="00EA4AF9" w:rsidP="0006129B">
      <w:pPr>
        <w:ind w:firstLine="709"/>
        <w:rPr>
          <w:szCs w:val="24"/>
        </w:rPr>
      </w:pPr>
    </w:p>
    <w:p w:rsidR="00793902" w:rsidRPr="00A5746B" w:rsidRDefault="00793902" w:rsidP="0006129B">
      <w:pPr>
        <w:pStyle w:val="aff9"/>
        <w:spacing w:line="240" w:lineRule="auto"/>
      </w:pPr>
      <w:r w:rsidRPr="00A5746B">
        <w:t xml:space="preserve">Таблица </w:t>
      </w:r>
      <w:r w:rsidR="008A3CE6" w:rsidRPr="00A5746B">
        <w:fldChar w:fldCharType="begin"/>
      </w:r>
      <w:r w:rsidR="006972A4" w:rsidRPr="00A5746B">
        <w:instrText xml:space="preserve"> SEQ Таблица \* ARABIC </w:instrText>
      </w:r>
      <w:r w:rsidR="008A3CE6" w:rsidRPr="00A5746B">
        <w:fldChar w:fldCharType="separate"/>
      </w:r>
      <w:r w:rsidR="00A5746B" w:rsidRPr="00A5746B">
        <w:rPr>
          <w:noProof/>
        </w:rPr>
        <w:t>23</w:t>
      </w:r>
      <w:r w:rsidR="008A3CE6" w:rsidRPr="00A5746B">
        <w:rPr>
          <w:noProof/>
        </w:rPr>
        <w:fldChar w:fldCharType="end"/>
      </w:r>
      <w:r w:rsidRPr="00A5746B">
        <w:t xml:space="preserve"> - Балансы установленной мощности источников централизованного теплоснабжения</w:t>
      </w:r>
    </w:p>
    <w:tbl>
      <w:tblPr>
        <w:tblW w:w="497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2"/>
        <w:gridCol w:w="5286"/>
        <w:gridCol w:w="1526"/>
        <w:gridCol w:w="1490"/>
        <w:gridCol w:w="1325"/>
        <w:gridCol w:w="1190"/>
        <w:gridCol w:w="1070"/>
        <w:gridCol w:w="1133"/>
        <w:gridCol w:w="783"/>
        <w:gridCol w:w="696"/>
      </w:tblGrid>
      <w:tr w:rsidR="00873E8F" w:rsidRPr="00A5746B" w:rsidTr="008F4593">
        <w:trPr>
          <w:cantSplit/>
          <w:tblHeader/>
        </w:trPr>
        <w:tc>
          <w:tcPr>
            <w:tcW w:w="164" w:type="pct"/>
            <w:vMerge w:val="restart"/>
            <w:vAlign w:val="center"/>
          </w:tcPr>
          <w:p w:rsidR="00CC4B60" w:rsidRPr="00A5746B" w:rsidRDefault="00CC4B60" w:rsidP="0006129B">
            <w:pPr>
              <w:jc w:val="center"/>
              <w:rPr>
                <w:rFonts w:eastAsia="Times New Roman"/>
                <w:sz w:val="22"/>
                <w:lang w:eastAsia="ru-RU"/>
              </w:rPr>
            </w:pPr>
            <w:r w:rsidRPr="00A5746B">
              <w:rPr>
                <w:rFonts w:eastAsia="Times New Roman"/>
                <w:sz w:val="22"/>
                <w:lang w:eastAsia="ru-RU"/>
              </w:rPr>
              <w:t>№ п/п</w:t>
            </w:r>
          </w:p>
        </w:tc>
        <w:tc>
          <w:tcPr>
            <w:tcW w:w="1763" w:type="pct"/>
            <w:vMerge w:val="restart"/>
            <w:shd w:val="clear" w:color="auto" w:fill="auto"/>
            <w:vAlign w:val="center"/>
            <w:hideMark/>
          </w:tcPr>
          <w:p w:rsidR="00CC4B60" w:rsidRPr="00A5746B" w:rsidRDefault="00CC4B60" w:rsidP="0006129B">
            <w:pPr>
              <w:jc w:val="center"/>
              <w:rPr>
                <w:rFonts w:eastAsia="Times New Roman"/>
                <w:sz w:val="22"/>
                <w:lang w:eastAsia="ru-RU"/>
              </w:rPr>
            </w:pPr>
            <w:r w:rsidRPr="00A5746B">
              <w:rPr>
                <w:rFonts w:eastAsia="Times New Roman"/>
                <w:sz w:val="22"/>
                <w:lang w:eastAsia="ru-RU"/>
              </w:rPr>
              <w:t>Наименование котельной</w:t>
            </w:r>
          </w:p>
        </w:tc>
        <w:tc>
          <w:tcPr>
            <w:tcW w:w="1006" w:type="pct"/>
            <w:gridSpan w:val="2"/>
            <w:shd w:val="clear" w:color="auto" w:fill="auto"/>
            <w:vAlign w:val="center"/>
            <w:hideMark/>
          </w:tcPr>
          <w:p w:rsidR="00CC4B60" w:rsidRPr="00A5746B" w:rsidRDefault="00CC4B60" w:rsidP="0006129B">
            <w:pPr>
              <w:jc w:val="center"/>
              <w:rPr>
                <w:rFonts w:eastAsia="Times New Roman"/>
                <w:sz w:val="22"/>
                <w:lang w:eastAsia="ru-RU"/>
              </w:rPr>
            </w:pPr>
            <w:r w:rsidRPr="00A5746B">
              <w:rPr>
                <w:rFonts w:eastAsia="Times New Roman"/>
                <w:sz w:val="22"/>
                <w:lang w:eastAsia="ru-RU"/>
              </w:rPr>
              <w:t>Тепловая мощность, Гкал/ч</w:t>
            </w:r>
          </w:p>
        </w:tc>
        <w:tc>
          <w:tcPr>
            <w:tcW w:w="442" w:type="pct"/>
            <w:vMerge w:val="restart"/>
            <w:shd w:val="clear" w:color="auto" w:fill="auto"/>
            <w:vAlign w:val="center"/>
          </w:tcPr>
          <w:p w:rsidR="00CC4B60" w:rsidRPr="00A5746B" w:rsidRDefault="00CC4B60" w:rsidP="0006129B">
            <w:pPr>
              <w:jc w:val="center"/>
              <w:rPr>
                <w:rFonts w:eastAsia="Times New Roman"/>
                <w:sz w:val="22"/>
                <w:lang w:eastAsia="ru-RU"/>
              </w:rPr>
            </w:pPr>
            <w:r w:rsidRPr="00A5746B">
              <w:rPr>
                <w:rFonts w:eastAsia="Times New Roman"/>
                <w:sz w:val="22"/>
                <w:lang w:eastAsia="ru-RU"/>
              </w:rPr>
              <w:t>Расход тепла на собстве</w:t>
            </w:r>
            <w:r w:rsidRPr="00A5746B">
              <w:rPr>
                <w:rFonts w:eastAsia="Times New Roman"/>
                <w:sz w:val="22"/>
                <w:lang w:eastAsia="ru-RU"/>
              </w:rPr>
              <w:t>н</w:t>
            </w:r>
            <w:r w:rsidRPr="00A5746B">
              <w:rPr>
                <w:rFonts w:eastAsia="Times New Roman"/>
                <w:sz w:val="22"/>
                <w:lang w:eastAsia="ru-RU"/>
              </w:rPr>
              <w:t>ные нужды источника, Гкал/ч</w:t>
            </w:r>
          </w:p>
        </w:tc>
        <w:tc>
          <w:tcPr>
            <w:tcW w:w="397" w:type="pct"/>
            <w:vMerge w:val="restart"/>
            <w:vAlign w:val="center"/>
          </w:tcPr>
          <w:p w:rsidR="00CC4B60" w:rsidRPr="00A5746B" w:rsidRDefault="00CC4B60" w:rsidP="0006129B">
            <w:pPr>
              <w:jc w:val="center"/>
              <w:rPr>
                <w:rFonts w:eastAsia="Times New Roman"/>
                <w:sz w:val="22"/>
                <w:lang w:eastAsia="ru-RU"/>
              </w:rPr>
            </w:pPr>
            <w:r w:rsidRPr="00A5746B">
              <w:rPr>
                <w:sz w:val="22"/>
              </w:rPr>
              <w:t>Тепловая мощность котельной нетто</w:t>
            </w:r>
            <w:r w:rsidR="008F4593" w:rsidRPr="00A5746B">
              <w:rPr>
                <w:sz w:val="22"/>
              </w:rPr>
              <w:t xml:space="preserve">, </w:t>
            </w:r>
            <w:r w:rsidR="008F4593" w:rsidRPr="00A5746B">
              <w:rPr>
                <w:rFonts w:eastAsia="Times New Roman"/>
                <w:sz w:val="22"/>
                <w:lang w:eastAsia="ru-RU"/>
              </w:rPr>
              <w:t>Гкал/ч</w:t>
            </w:r>
          </w:p>
        </w:tc>
        <w:tc>
          <w:tcPr>
            <w:tcW w:w="357" w:type="pct"/>
            <w:vMerge w:val="restart"/>
          </w:tcPr>
          <w:p w:rsidR="00CC4B60" w:rsidRPr="00A5746B" w:rsidRDefault="00CC4B60" w:rsidP="0006129B">
            <w:pPr>
              <w:jc w:val="center"/>
              <w:rPr>
                <w:rFonts w:eastAsia="Times New Roman"/>
                <w:sz w:val="22"/>
                <w:lang w:eastAsia="ru-RU"/>
              </w:rPr>
            </w:pPr>
            <w:r w:rsidRPr="00A5746B">
              <w:rPr>
                <w:rFonts w:eastAsia="Times New Roman"/>
                <w:sz w:val="22"/>
                <w:lang w:eastAsia="ru-RU"/>
              </w:rPr>
              <w:t>Потери в тепл</w:t>
            </w:r>
            <w:r w:rsidRPr="00A5746B">
              <w:rPr>
                <w:rFonts w:eastAsia="Times New Roman"/>
                <w:sz w:val="22"/>
                <w:lang w:eastAsia="ru-RU"/>
              </w:rPr>
              <w:t>о</w:t>
            </w:r>
            <w:r w:rsidRPr="00A5746B">
              <w:rPr>
                <w:rFonts w:eastAsia="Times New Roman"/>
                <w:sz w:val="22"/>
                <w:lang w:eastAsia="ru-RU"/>
              </w:rPr>
              <w:t>вой сети, Гкал/час</w:t>
            </w:r>
          </w:p>
        </w:tc>
        <w:tc>
          <w:tcPr>
            <w:tcW w:w="378" w:type="pct"/>
            <w:vMerge w:val="restart"/>
            <w:vAlign w:val="center"/>
          </w:tcPr>
          <w:p w:rsidR="00CC4B60" w:rsidRPr="00A5746B" w:rsidRDefault="00CC4B60" w:rsidP="0006129B">
            <w:pPr>
              <w:jc w:val="center"/>
              <w:rPr>
                <w:rFonts w:eastAsia="Times New Roman"/>
                <w:sz w:val="22"/>
                <w:lang w:eastAsia="ru-RU"/>
              </w:rPr>
            </w:pPr>
            <w:r w:rsidRPr="00A5746B">
              <w:rPr>
                <w:rFonts w:eastAsia="Times New Roman"/>
                <w:sz w:val="22"/>
                <w:lang w:eastAsia="ru-RU"/>
              </w:rPr>
              <w:t>Тепловая нагрузка, Гкал/час</w:t>
            </w:r>
          </w:p>
        </w:tc>
        <w:tc>
          <w:tcPr>
            <w:tcW w:w="493" w:type="pct"/>
            <w:gridSpan w:val="2"/>
            <w:tcBorders>
              <w:top w:val="single" w:sz="4" w:space="0" w:color="auto"/>
              <w:left w:val="single" w:sz="4" w:space="0" w:color="auto"/>
              <w:bottom w:val="single" w:sz="4" w:space="0" w:color="auto"/>
              <w:right w:val="single" w:sz="4" w:space="0" w:color="auto"/>
            </w:tcBorders>
            <w:vAlign w:val="center"/>
          </w:tcPr>
          <w:p w:rsidR="00CC4B60" w:rsidRPr="00A5746B" w:rsidRDefault="00CC4B60" w:rsidP="0006129B">
            <w:pPr>
              <w:jc w:val="center"/>
              <w:rPr>
                <w:rFonts w:eastAsia="Times New Roman"/>
                <w:sz w:val="22"/>
                <w:lang w:eastAsia="ru-RU"/>
              </w:rPr>
            </w:pPr>
            <w:r w:rsidRPr="00A5746B">
              <w:rPr>
                <w:rFonts w:eastAsia="Times New Roman"/>
                <w:sz w:val="22"/>
                <w:lang w:eastAsia="ru-RU"/>
              </w:rPr>
              <w:t>Резерв/</w:t>
            </w:r>
          </w:p>
          <w:p w:rsidR="00CC4B60" w:rsidRPr="00A5746B" w:rsidRDefault="00CC4B60" w:rsidP="0006129B">
            <w:pPr>
              <w:jc w:val="center"/>
              <w:rPr>
                <w:rFonts w:eastAsia="Times New Roman"/>
                <w:sz w:val="22"/>
                <w:lang w:eastAsia="ru-RU"/>
              </w:rPr>
            </w:pPr>
            <w:r w:rsidRPr="00A5746B">
              <w:rPr>
                <w:rFonts w:eastAsia="Times New Roman"/>
                <w:sz w:val="22"/>
                <w:lang w:eastAsia="ru-RU"/>
              </w:rPr>
              <w:t>дефицит,</w:t>
            </w:r>
          </w:p>
        </w:tc>
      </w:tr>
      <w:tr w:rsidR="00873E8F" w:rsidRPr="00A5746B" w:rsidTr="008F4593">
        <w:trPr>
          <w:cantSplit/>
          <w:tblHeader/>
        </w:trPr>
        <w:tc>
          <w:tcPr>
            <w:tcW w:w="164" w:type="pct"/>
            <w:vMerge/>
            <w:vAlign w:val="center"/>
          </w:tcPr>
          <w:p w:rsidR="00CC4B60" w:rsidRPr="00A5746B" w:rsidRDefault="00CC4B60" w:rsidP="0006129B">
            <w:pPr>
              <w:jc w:val="center"/>
              <w:rPr>
                <w:rFonts w:eastAsia="Times New Roman"/>
                <w:sz w:val="22"/>
                <w:lang w:eastAsia="ru-RU"/>
              </w:rPr>
            </w:pPr>
          </w:p>
        </w:tc>
        <w:tc>
          <w:tcPr>
            <w:tcW w:w="1763" w:type="pct"/>
            <w:vMerge/>
            <w:shd w:val="clear" w:color="auto" w:fill="auto"/>
            <w:vAlign w:val="center"/>
          </w:tcPr>
          <w:p w:rsidR="00CC4B60" w:rsidRPr="00A5746B" w:rsidRDefault="00CC4B60" w:rsidP="0006129B">
            <w:pPr>
              <w:jc w:val="center"/>
              <w:rPr>
                <w:rFonts w:eastAsia="Times New Roman"/>
                <w:sz w:val="22"/>
                <w:lang w:eastAsia="ru-RU"/>
              </w:rPr>
            </w:pPr>
          </w:p>
        </w:tc>
        <w:tc>
          <w:tcPr>
            <w:tcW w:w="509" w:type="pct"/>
            <w:shd w:val="clear" w:color="auto" w:fill="auto"/>
            <w:vAlign w:val="center"/>
          </w:tcPr>
          <w:p w:rsidR="00CC4B60" w:rsidRPr="00A5746B" w:rsidRDefault="00CC4B60" w:rsidP="0006129B">
            <w:pPr>
              <w:jc w:val="center"/>
              <w:rPr>
                <w:rFonts w:eastAsia="Times New Roman"/>
                <w:sz w:val="22"/>
                <w:lang w:eastAsia="ru-RU"/>
              </w:rPr>
            </w:pPr>
            <w:r w:rsidRPr="00A5746B">
              <w:rPr>
                <w:rFonts w:eastAsia="Times New Roman"/>
                <w:sz w:val="22"/>
                <w:lang w:eastAsia="ru-RU"/>
              </w:rPr>
              <w:t>Установле</w:t>
            </w:r>
            <w:r w:rsidRPr="00A5746B">
              <w:rPr>
                <w:rFonts w:eastAsia="Times New Roman"/>
                <w:sz w:val="22"/>
                <w:lang w:eastAsia="ru-RU"/>
              </w:rPr>
              <w:t>н</w:t>
            </w:r>
            <w:r w:rsidRPr="00A5746B">
              <w:rPr>
                <w:rFonts w:eastAsia="Times New Roman"/>
                <w:sz w:val="22"/>
                <w:lang w:eastAsia="ru-RU"/>
              </w:rPr>
              <w:t>ная</w:t>
            </w:r>
          </w:p>
        </w:tc>
        <w:tc>
          <w:tcPr>
            <w:tcW w:w="497" w:type="pct"/>
            <w:vAlign w:val="center"/>
          </w:tcPr>
          <w:p w:rsidR="00CC4B60" w:rsidRPr="00A5746B" w:rsidRDefault="00CC4B60" w:rsidP="0006129B">
            <w:pPr>
              <w:jc w:val="center"/>
              <w:rPr>
                <w:rFonts w:eastAsia="Times New Roman"/>
                <w:sz w:val="22"/>
                <w:lang w:eastAsia="ru-RU"/>
              </w:rPr>
            </w:pPr>
            <w:r w:rsidRPr="00A5746B">
              <w:rPr>
                <w:rFonts w:eastAsia="Times New Roman"/>
                <w:sz w:val="22"/>
                <w:lang w:eastAsia="ru-RU"/>
              </w:rPr>
              <w:t>Располага</w:t>
            </w:r>
            <w:r w:rsidRPr="00A5746B">
              <w:rPr>
                <w:rFonts w:eastAsia="Times New Roman"/>
                <w:sz w:val="22"/>
                <w:lang w:eastAsia="ru-RU"/>
              </w:rPr>
              <w:t>е</w:t>
            </w:r>
            <w:r w:rsidRPr="00A5746B">
              <w:rPr>
                <w:rFonts w:eastAsia="Times New Roman"/>
                <w:sz w:val="22"/>
                <w:lang w:eastAsia="ru-RU"/>
              </w:rPr>
              <w:t>мая</w:t>
            </w:r>
          </w:p>
        </w:tc>
        <w:tc>
          <w:tcPr>
            <w:tcW w:w="442" w:type="pct"/>
            <w:vMerge/>
            <w:shd w:val="clear" w:color="auto" w:fill="auto"/>
            <w:vAlign w:val="center"/>
          </w:tcPr>
          <w:p w:rsidR="00CC4B60" w:rsidRPr="00A5746B" w:rsidRDefault="00CC4B60" w:rsidP="0006129B">
            <w:pPr>
              <w:jc w:val="center"/>
              <w:rPr>
                <w:rFonts w:eastAsia="Times New Roman"/>
                <w:sz w:val="22"/>
                <w:lang w:eastAsia="ru-RU"/>
              </w:rPr>
            </w:pPr>
          </w:p>
        </w:tc>
        <w:tc>
          <w:tcPr>
            <w:tcW w:w="397" w:type="pct"/>
            <w:vMerge/>
            <w:vAlign w:val="center"/>
          </w:tcPr>
          <w:p w:rsidR="00CC4B60" w:rsidRPr="00A5746B" w:rsidRDefault="00CC4B60" w:rsidP="0006129B">
            <w:pPr>
              <w:jc w:val="center"/>
              <w:rPr>
                <w:rFonts w:eastAsia="Times New Roman"/>
                <w:sz w:val="22"/>
                <w:lang w:eastAsia="ru-RU"/>
              </w:rPr>
            </w:pPr>
          </w:p>
        </w:tc>
        <w:tc>
          <w:tcPr>
            <w:tcW w:w="357" w:type="pct"/>
            <w:vMerge/>
          </w:tcPr>
          <w:p w:rsidR="00CC4B60" w:rsidRPr="00A5746B" w:rsidRDefault="00CC4B60" w:rsidP="0006129B">
            <w:pPr>
              <w:jc w:val="center"/>
              <w:rPr>
                <w:rFonts w:eastAsia="Times New Roman"/>
                <w:sz w:val="22"/>
                <w:lang w:eastAsia="ru-RU"/>
              </w:rPr>
            </w:pPr>
          </w:p>
        </w:tc>
        <w:tc>
          <w:tcPr>
            <w:tcW w:w="378" w:type="pct"/>
            <w:vMerge/>
            <w:vAlign w:val="center"/>
          </w:tcPr>
          <w:p w:rsidR="00CC4B60" w:rsidRPr="00A5746B" w:rsidRDefault="00CC4B60" w:rsidP="0006129B">
            <w:pPr>
              <w:jc w:val="center"/>
              <w:rPr>
                <w:rFonts w:eastAsia="Times New Roman"/>
                <w:sz w:val="22"/>
                <w:lang w:eastAsia="ru-RU"/>
              </w:rPr>
            </w:pPr>
          </w:p>
        </w:tc>
        <w:tc>
          <w:tcPr>
            <w:tcW w:w="261" w:type="pct"/>
            <w:tcBorders>
              <w:top w:val="single" w:sz="4" w:space="0" w:color="auto"/>
              <w:left w:val="single" w:sz="4" w:space="0" w:color="auto"/>
              <w:bottom w:val="single" w:sz="4" w:space="0" w:color="auto"/>
              <w:right w:val="single" w:sz="4" w:space="0" w:color="auto"/>
            </w:tcBorders>
            <w:vAlign w:val="center"/>
          </w:tcPr>
          <w:p w:rsidR="00CC4B60" w:rsidRPr="00A5746B" w:rsidRDefault="00CC4B60" w:rsidP="0006129B">
            <w:pPr>
              <w:jc w:val="center"/>
              <w:rPr>
                <w:rFonts w:eastAsia="Times New Roman"/>
                <w:sz w:val="22"/>
                <w:lang w:eastAsia="ru-RU"/>
              </w:rPr>
            </w:pPr>
            <w:r w:rsidRPr="00A5746B">
              <w:rPr>
                <w:rFonts w:eastAsia="Times New Roman"/>
                <w:sz w:val="22"/>
                <w:lang w:eastAsia="ru-RU"/>
              </w:rPr>
              <w:t>Гкал/ч</w:t>
            </w:r>
          </w:p>
        </w:tc>
        <w:tc>
          <w:tcPr>
            <w:tcW w:w="232" w:type="pct"/>
            <w:tcBorders>
              <w:top w:val="single" w:sz="4" w:space="0" w:color="auto"/>
              <w:left w:val="single" w:sz="4" w:space="0" w:color="auto"/>
              <w:bottom w:val="single" w:sz="4" w:space="0" w:color="auto"/>
              <w:right w:val="single" w:sz="4" w:space="0" w:color="auto"/>
            </w:tcBorders>
            <w:vAlign w:val="center"/>
          </w:tcPr>
          <w:p w:rsidR="00CC4B60" w:rsidRPr="00A5746B" w:rsidRDefault="00CC4B60" w:rsidP="0006129B">
            <w:pPr>
              <w:jc w:val="center"/>
              <w:rPr>
                <w:rFonts w:eastAsia="Times New Roman"/>
                <w:sz w:val="22"/>
                <w:lang w:eastAsia="ru-RU"/>
              </w:rPr>
            </w:pPr>
            <w:r w:rsidRPr="00A5746B">
              <w:rPr>
                <w:rFonts w:eastAsia="Times New Roman"/>
                <w:sz w:val="22"/>
                <w:lang w:eastAsia="ru-RU"/>
              </w:rPr>
              <w:t>%</w:t>
            </w:r>
          </w:p>
        </w:tc>
      </w:tr>
      <w:tr w:rsidR="00866397" w:rsidRPr="00A5746B" w:rsidTr="008F4593">
        <w:trPr>
          <w:cantSplit/>
        </w:trPr>
        <w:tc>
          <w:tcPr>
            <w:tcW w:w="164" w:type="pct"/>
            <w:vAlign w:val="center"/>
          </w:tcPr>
          <w:p w:rsidR="00866397" w:rsidRPr="00A5746B" w:rsidRDefault="00866397" w:rsidP="00A5165F">
            <w:pPr>
              <w:pStyle w:val="ab"/>
              <w:jc w:val="center"/>
              <w:rPr>
                <w:sz w:val="22"/>
                <w:szCs w:val="22"/>
              </w:rPr>
            </w:pPr>
            <w:r w:rsidRPr="00A5746B">
              <w:rPr>
                <w:sz w:val="22"/>
                <w:szCs w:val="22"/>
              </w:rPr>
              <w:t>1</w:t>
            </w:r>
          </w:p>
        </w:tc>
        <w:tc>
          <w:tcPr>
            <w:tcW w:w="1763" w:type="pct"/>
            <w:shd w:val="clear" w:color="auto" w:fill="auto"/>
            <w:noWrap/>
            <w:vAlign w:val="center"/>
          </w:tcPr>
          <w:p w:rsidR="00866397" w:rsidRPr="00A5746B" w:rsidRDefault="00866397" w:rsidP="00A5165F">
            <w:pPr>
              <w:jc w:val="center"/>
              <w:rPr>
                <w:sz w:val="22"/>
              </w:rPr>
            </w:pPr>
            <w:r w:rsidRPr="00A5746B">
              <w:rPr>
                <w:sz w:val="22"/>
              </w:rPr>
              <w:t>Котельная (п. Яр, ул. Школьная, 6а)</w:t>
            </w:r>
          </w:p>
        </w:tc>
        <w:tc>
          <w:tcPr>
            <w:tcW w:w="509" w:type="pct"/>
            <w:shd w:val="clear" w:color="auto" w:fill="auto"/>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4,44</w:t>
            </w:r>
          </w:p>
        </w:tc>
        <w:tc>
          <w:tcPr>
            <w:tcW w:w="497" w:type="pct"/>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4,44</w:t>
            </w:r>
          </w:p>
        </w:tc>
        <w:tc>
          <w:tcPr>
            <w:tcW w:w="442" w:type="pct"/>
            <w:shd w:val="clear" w:color="auto" w:fill="auto"/>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0,026</w:t>
            </w:r>
          </w:p>
        </w:tc>
        <w:tc>
          <w:tcPr>
            <w:tcW w:w="397" w:type="pct"/>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4,41</w:t>
            </w:r>
          </w:p>
        </w:tc>
        <w:tc>
          <w:tcPr>
            <w:tcW w:w="357" w:type="pct"/>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0,136</w:t>
            </w:r>
          </w:p>
        </w:tc>
        <w:tc>
          <w:tcPr>
            <w:tcW w:w="378" w:type="pct"/>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2,150</w:t>
            </w:r>
          </w:p>
        </w:tc>
        <w:tc>
          <w:tcPr>
            <w:tcW w:w="261" w:type="pct"/>
            <w:tcBorders>
              <w:top w:val="single" w:sz="4" w:space="0" w:color="auto"/>
            </w:tcBorders>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2,128</w:t>
            </w:r>
          </w:p>
        </w:tc>
        <w:tc>
          <w:tcPr>
            <w:tcW w:w="232" w:type="pct"/>
            <w:tcBorders>
              <w:top w:val="single" w:sz="4" w:space="0" w:color="auto"/>
            </w:tcBorders>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48,21</w:t>
            </w:r>
          </w:p>
        </w:tc>
      </w:tr>
      <w:tr w:rsidR="00866397" w:rsidRPr="00A5746B" w:rsidTr="008F4593">
        <w:trPr>
          <w:cantSplit/>
        </w:trPr>
        <w:tc>
          <w:tcPr>
            <w:tcW w:w="164" w:type="pct"/>
            <w:vAlign w:val="center"/>
          </w:tcPr>
          <w:p w:rsidR="00866397" w:rsidRPr="00A5746B" w:rsidRDefault="00866397" w:rsidP="00A5165F">
            <w:pPr>
              <w:pStyle w:val="ab"/>
              <w:jc w:val="center"/>
              <w:rPr>
                <w:sz w:val="22"/>
                <w:szCs w:val="22"/>
              </w:rPr>
            </w:pPr>
            <w:r w:rsidRPr="00A5746B">
              <w:rPr>
                <w:sz w:val="22"/>
                <w:szCs w:val="22"/>
              </w:rPr>
              <w:t>2</w:t>
            </w:r>
          </w:p>
        </w:tc>
        <w:tc>
          <w:tcPr>
            <w:tcW w:w="1763" w:type="pct"/>
            <w:shd w:val="clear" w:color="auto" w:fill="auto"/>
            <w:noWrap/>
            <w:vAlign w:val="center"/>
          </w:tcPr>
          <w:p w:rsidR="00866397" w:rsidRPr="00A5746B" w:rsidRDefault="00866397" w:rsidP="00A5165F">
            <w:pPr>
              <w:jc w:val="center"/>
              <w:rPr>
                <w:sz w:val="22"/>
              </w:rPr>
            </w:pPr>
            <w:r w:rsidRPr="00A5746B">
              <w:rPr>
                <w:sz w:val="22"/>
              </w:rPr>
              <w:t>Котельная (с.Дизьмино, ул. Школьная, 26а)</w:t>
            </w:r>
          </w:p>
        </w:tc>
        <w:tc>
          <w:tcPr>
            <w:tcW w:w="509" w:type="pct"/>
            <w:shd w:val="clear" w:color="auto" w:fill="auto"/>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1,08</w:t>
            </w:r>
          </w:p>
        </w:tc>
        <w:tc>
          <w:tcPr>
            <w:tcW w:w="497" w:type="pct"/>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1,08</w:t>
            </w:r>
          </w:p>
        </w:tc>
        <w:tc>
          <w:tcPr>
            <w:tcW w:w="442" w:type="pct"/>
            <w:shd w:val="clear" w:color="auto" w:fill="auto"/>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0,005</w:t>
            </w:r>
          </w:p>
        </w:tc>
        <w:tc>
          <w:tcPr>
            <w:tcW w:w="397" w:type="pct"/>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1,08</w:t>
            </w:r>
          </w:p>
        </w:tc>
        <w:tc>
          <w:tcPr>
            <w:tcW w:w="357" w:type="pct"/>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0,024</w:t>
            </w:r>
          </w:p>
        </w:tc>
        <w:tc>
          <w:tcPr>
            <w:tcW w:w="378" w:type="pct"/>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0,403</w:t>
            </w:r>
          </w:p>
        </w:tc>
        <w:tc>
          <w:tcPr>
            <w:tcW w:w="261" w:type="pct"/>
            <w:tcBorders>
              <w:top w:val="single" w:sz="4" w:space="0" w:color="auto"/>
            </w:tcBorders>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0,648</w:t>
            </w:r>
          </w:p>
        </w:tc>
        <w:tc>
          <w:tcPr>
            <w:tcW w:w="232" w:type="pct"/>
            <w:tcBorders>
              <w:top w:val="single" w:sz="4" w:space="0" w:color="auto"/>
            </w:tcBorders>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60,3</w:t>
            </w:r>
          </w:p>
        </w:tc>
      </w:tr>
      <w:tr w:rsidR="00866397" w:rsidRPr="00A5746B" w:rsidTr="008F4593">
        <w:trPr>
          <w:cantSplit/>
        </w:trPr>
        <w:tc>
          <w:tcPr>
            <w:tcW w:w="164" w:type="pct"/>
            <w:vAlign w:val="center"/>
          </w:tcPr>
          <w:p w:rsidR="00866397" w:rsidRPr="00A5746B" w:rsidRDefault="00866397" w:rsidP="00A5165F">
            <w:pPr>
              <w:pStyle w:val="ab"/>
              <w:jc w:val="center"/>
              <w:rPr>
                <w:sz w:val="22"/>
                <w:szCs w:val="22"/>
              </w:rPr>
            </w:pPr>
            <w:r w:rsidRPr="00A5746B">
              <w:rPr>
                <w:sz w:val="22"/>
                <w:szCs w:val="22"/>
              </w:rPr>
              <w:t>3</w:t>
            </w:r>
          </w:p>
        </w:tc>
        <w:tc>
          <w:tcPr>
            <w:tcW w:w="1763" w:type="pct"/>
            <w:shd w:val="clear" w:color="auto" w:fill="auto"/>
            <w:noWrap/>
            <w:vAlign w:val="center"/>
          </w:tcPr>
          <w:p w:rsidR="00866397" w:rsidRPr="00A5746B" w:rsidRDefault="00866397" w:rsidP="00A5165F">
            <w:pPr>
              <w:jc w:val="center"/>
              <w:rPr>
                <w:sz w:val="22"/>
              </w:rPr>
            </w:pPr>
            <w:r w:rsidRPr="00A5746B">
              <w:rPr>
                <w:sz w:val="22"/>
              </w:rPr>
              <w:t>Котельная (п.Яр, ул. Советская, 1)</w:t>
            </w:r>
          </w:p>
        </w:tc>
        <w:tc>
          <w:tcPr>
            <w:tcW w:w="509" w:type="pct"/>
            <w:shd w:val="clear" w:color="auto" w:fill="auto"/>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2,219</w:t>
            </w:r>
          </w:p>
        </w:tc>
        <w:tc>
          <w:tcPr>
            <w:tcW w:w="497" w:type="pct"/>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2,219</w:t>
            </w:r>
          </w:p>
        </w:tc>
        <w:tc>
          <w:tcPr>
            <w:tcW w:w="442" w:type="pct"/>
            <w:shd w:val="clear" w:color="auto" w:fill="auto"/>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0,011</w:t>
            </w:r>
          </w:p>
        </w:tc>
        <w:tc>
          <w:tcPr>
            <w:tcW w:w="397" w:type="pct"/>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2,21</w:t>
            </w:r>
          </w:p>
        </w:tc>
        <w:tc>
          <w:tcPr>
            <w:tcW w:w="357" w:type="pct"/>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0,120</w:t>
            </w:r>
          </w:p>
        </w:tc>
        <w:tc>
          <w:tcPr>
            <w:tcW w:w="378" w:type="pct"/>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0,975</w:t>
            </w:r>
          </w:p>
        </w:tc>
        <w:tc>
          <w:tcPr>
            <w:tcW w:w="261" w:type="pct"/>
            <w:tcBorders>
              <w:top w:val="single" w:sz="4" w:space="0" w:color="auto"/>
            </w:tcBorders>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1,113</w:t>
            </w:r>
          </w:p>
        </w:tc>
        <w:tc>
          <w:tcPr>
            <w:tcW w:w="232" w:type="pct"/>
            <w:tcBorders>
              <w:top w:val="single" w:sz="4" w:space="0" w:color="auto"/>
            </w:tcBorders>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50,4</w:t>
            </w:r>
          </w:p>
        </w:tc>
      </w:tr>
      <w:tr w:rsidR="00866397" w:rsidRPr="00A5746B" w:rsidTr="008F4593">
        <w:trPr>
          <w:cantSplit/>
        </w:trPr>
        <w:tc>
          <w:tcPr>
            <w:tcW w:w="164" w:type="pct"/>
            <w:vAlign w:val="center"/>
          </w:tcPr>
          <w:p w:rsidR="00866397" w:rsidRPr="00A5746B" w:rsidRDefault="00866397" w:rsidP="00A5165F">
            <w:pPr>
              <w:pStyle w:val="ab"/>
              <w:jc w:val="center"/>
              <w:rPr>
                <w:sz w:val="22"/>
                <w:szCs w:val="22"/>
              </w:rPr>
            </w:pPr>
            <w:r w:rsidRPr="00A5746B">
              <w:rPr>
                <w:sz w:val="22"/>
                <w:szCs w:val="22"/>
              </w:rPr>
              <w:t>4</w:t>
            </w:r>
          </w:p>
        </w:tc>
        <w:tc>
          <w:tcPr>
            <w:tcW w:w="1763" w:type="pct"/>
            <w:shd w:val="clear" w:color="auto" w:fill="auto"/>
            <w:noWrap/>
            <w:vAlign w:val="center"/>
          </w:tcPr>
          <w:p w:rsidR="00866397" w:rsidRPr="00A5746B" w:rsidRDefault="00866397" w:rsidP="00A5165F">
            <w:pPr>
              <w:jc w:val="center"/>
              <w:rPr>
                <w:sz w:val="22"/>
              </w:rPr>
            </w:pPr>
            <w:r w:rsidRPr="00A5746B">
              <w:rPr>
                <w:sz w:val="22"/>
              </w:rPr>
              <w:t>Котельная (с.Пудем, ул. Гагарина, 2а)</w:t>
            </w:r>
          </w:p>
        </w:tc>
        <w:tc>
          <w:tcPr>
            <w:tcW w:w="509" w:type="pct"/>
            <w:shd w:val="clear" w:color="auto" w:fill="auto"/>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4,623</w:t>
            </w:r>
          </w:p>
        </w:tc>
        <w:tc>
          <w:tcPr>
            <w:tcW w:w="497" w:type="pct"/>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4,623</w:t>
            </w:r>
          </w:p>
        </w:tc>
        <w:tc>
          <w:tcPr>
            <w:tcW w:w="442" w:type="pct"/>
            <w:shd w:val="clear" w:color="auto" w:fill="auto"/>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0,030</w:t>
            </w:r>
          </w:p>
        </w:tc>
        <w:tc>
          <w:tcPr>
            <w:tcW w:w="397" w:type="pct"/>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4,59</w:t>
            </w:r>
          </w:p>
        </w:tc>
        <w:tc>
          <w:tcPr>
            <w:tcW w:w="357" w:type="pct"/>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0,240</w:t>
            </w:r>
          </w:p>
        </w:tc>
        <w:tc>
          <w:tcPr>
            <w:tcW w:w="378" w:type="pct"/>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1,966</w:t>
            </w:r>
          </w:p>
        </w:tc>
        <w:tc>
          <w:tcPr>
            <w:tcW w:w="261" w:type="pct"/>
            <w:tcBorders>
              <w:top w:val="single" w:sz="4" w:space="0" w:color="auto"/>
            </w:tcBorders>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2,388</w:t>
            </w:r>
          </w:p>
        </w:tc>
        <w:tc>
          <w:tcPr>
            <w:tcW w:w="232" w:type="pct"/>
            <w:tcBorders>
              <w:top w:val="single" w:sz="4" w:space="0" w:color="auto"/>
            </w:tcBorders>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52,0</w:t>
            </w:r>
          </w:p>
        </w:tc>
      </w:tr>
      <w:tr w:rsidR="00866397" w:rsidRPr="00A5746B" w:rsidTr="008F4593">
        <w:trPr>
          <w:cantSplit/>
        </w:trPr>
        <w:tc>
          <w:tcPr>
            <w:tcW w:w="164" w:type="pct"/>
            <w:vAlign w:val="center"/>
          </w:tcPr>
          <w:p w:rsidR="00866397" w:rsidRPr="00A5746B" w:rsidRDefault="00866397" w:rsidP="00A5165F">
            <w:pPr>
              <w:pStyle w:val="ab"/>
              <w:jc w:val="center"/>
              <w:rPr>
                <w:sz w:val="22"/>
                <w:szCs w:val="22"/>
              </w:rPr>
            </w:pPr>
            <w:r w:rsidRPr="00A5746B">
              <w:rPr>
                <w:sz w:val="22"/>
                <w:szCs w:val="22"/>
              </w:rPr>
              <w:t>5</w:t>
            </w:r>
          </w:p>
        </w:tc>
        <w:tc>
          <w:tcPr>
            <w:tcW w:w="1763" w:type="pct"/>
            <w:shd w:val="clear" w:color="auto" w:fill="auto"/>
            <w:noWrap/>
            <w:vAlign w:val="center"/>
          </w:tcPr>
          <w:p w:rsidR="00866397" w:rsidRPr="00A5746B" w:rsidRDefault="00866397" w:rsidP="00A5165F">
            <w:pPr>
              <w:jc w:val="center"/>
              <w:rPr>
                <w:sz w:val="22"/>
              </w:rPr>
            </w:pPr>
            <w:r w:rsidRPr="00A5746B">
              <w:rPr>
                <w:sz w:val="22"/>
              </w:rPr>
              <w:t>Котельная (п.Яр, ул. Ф.Васильева, 6а)</w:t>
            </w:r>
          </w:p>
        </w:tc>
        <w:tc>
          <w:tcPr>
            <w:tcW w:w="509" w:type="pct"/>
            <w:shd w:val="clear" w:color="auto" w:fill="auto"/>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3,698</w:t>
            </w:r>
          </w:p>
        </w:tc>
        <w:tc>
          <w:tcPr>
            <w:tcW w:w="497" w:type="pct"/>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3,698</w:t>
            </w:r>
          </w:p>
        </w:tc>
        <w:tc>
          <w:tcPr>
            <w:tcW w:w="442" w:type="pct"/>
            <w:shd w:val="clear" w:color="auto" w:fill="auto"/>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0,025</w:t>
            </w:r>
          </w:p>
        </w:tc>
        <w:tc>
          <w:tcPr>
            <w:tcW w:w="397" w:type="pct"/>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3,67</w:t>
            </w:r>
          </w:p>
        </w:tc>
        <w:tc>
          <w:tcPr>
            <w:tcW w:w="357" w:type="pct"/>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0,167</w:t>
            </w:r>
          </w:p>
        </w:tc>
        <w:tc>
          <w:tcPr>
            <w:tcW w:w="378" w:type="pct"/>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2,801</w:t>
            </w:r>
          </w:p>
        </w:tc>
        <w:tc>
          <w:tcPr>
            <w:tcW w:w="261" w:type="pct"/>
            <w:tcBorders>
              <w:top w:val="single" w:sz="4" w:space="0" w:color="auto"/>
            </w:tcBorders>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0,705</w:t>
            </w:r>
          </w:p>
        </w:tc>
        <w:tc>
          <w:tcPr>
            <w:tcW w:w="232" w:type="pct"/>
            <w:tcBorders>
              <w:top w:val="single" w:sz="4" w:space="0" w:color="auto"/>
            </w:tcBorders>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19,2</w:t>
            </w:r>
          </w:p>
        </w:tc>
      </w:tr>
      <w:tr w:rsidR="00866397" w:rsidRPr="00A5746B" w:rsidTr="008F4593">
        <w:trPr>
          <w:cantSplit/>
        </w:trPr>
        <w:tc>
          <w:tcPr>
            <w:tcW w:w="164" w:type="pct"/>
            <w:vAlign w:val="center"/>
          </w:tcPr>
          <w:p w:rsidR="00866397" w:rsidRPr="00A5746B" w:rsidRDefault="00866397" w:rsidP="00A5165F">
            <w:pPr>
              <w:pStyle w:val="ab"/>
              <w:jc w:val="center"/>
              <w:rPr>
                <w:sz w:val="22"/>
                <w:szCs w:val="22"/>
              </w:rPr>
            </w:pPr>
            <w:r w:rsidRPr="00A5746B">
              <w:rPr>
                <w:sz w:val="22"/>
                <w:szCs w:val="22"/>
              </w:rPr>
              <w:t>6</w:t>
            </w:r>
          </w:p>
        </w:tc>
        <w:tc>
          <w:tcPr>
            <w:tcW w:w="1763" w:type="pct"/>
            <w:shd w:val="clear" w:color="auto" w:fill="auto"/>
            <w:noWrap/>
            <w:vAlign w:val="center"/>
          </w:tcPr>
          <w:p w:rsidR="00866397" w:rsidRPr="00A5746B" w:rsidRDefault="00866397" w:rsidP="00A5165F">
            <w:pPr>
              <w:jc w:val="center"/>
              <w:rPr>
                <w:sz w:val="22"/>
              </w:rPr>
            </w:pPr>
            <w:r w:rsidRPr="00A5746B">
              <w:rPr>
                <w:sz w:val="22"/>
              </w:rPr>
              <w:t>Котельная (п.Яр, ул. Ф.Васильева, 29а)</w:t>
            </w:r>
          </w:p>
        </w:tc>
        <w:tc>
          <w:tcPr>
            <w:tcW w:w="509" w:type="pct"/>
            <w:shd w:val="clear" w:color="auto" w:fill="auto"/>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3,328</w:t>
            </w:r>
          </w:p>
        </w:tc>
        <w:tc>
          <w:tcPr>
            <w:tcW w:w="497" w:type="pct"/>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3,328</w:t>
            </w:r>
          </w:p>
        </w:tc>
        <w:tc>
          <w:tcPr>
            <w:tcW w:w="442" w:type="pct"/>
            <w:shd w:val="clear" w:color="auto" w:fill="auto"/>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0,028</w:t>
            </w:r>
          </w:p>
        </w:tc>
        <w:tc>
          <w:tcPr>
            <w:tcW w:w="397" w:type="pct"/>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3,30</w:t>
            </w:r>
          </w:p>
        </w:tc>
        <w:tc>
          <w:tcPr>
            <w:tcW w:w="357" w:type="pct"/>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0,111</w:t>
            </w:r>
          </w:p>
        </w:tc>
        <w:tc>
          <w:tcPr>
            <w:tcW w:w="378" w:type="pct"/>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2,642</w:t>
            </w:r>
          </w:p>
        </w:tc>
        <w:tc>
          <w:tcPr>
            <w:tcW w:w="261" w:type="pct"/>
            <w:tcBorders>
              <w:top w:val="single" w:sz="4" w:space="0" w:color="auto"/>
            </w:tcBorders>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0,547</w:t>
            </w:r>
          </w:p>
        </w:tc>
        <w:tc>
          <w:tcPr>
            <w:tcW w:w="232" w:type="pct"/>
            <w:tcBorders>
              <w:top w:val="single" w:sz="4" w:space="0" w:color="auto"/>
            </w:tcBorders>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16,6</w:t>
            </w:r>
          </w:p>
        </w:tc>
      </w:tr>
      <w:tr w:rsidR="00866397" w:rsidRPr="00A5746B" w:rsidTr="008F4593">
        <w:trPr>
          <w:cantSplit/>
        </w:trPr>
        <w:tc>
          <w:tcPr>
            <w:tcW w:w="164" w:type="pct"/>
            <w:vAlign w:val="center"/>
          </w:tcPr>
          <w:p w:rsidR="00866397" w:rsidRPr="00A5746B" w:rsidRDefault="00866397" w:rsidP="00A5165F">
            <w:pPr>
              <w:pStyle w:val="ab"/>
              <w:jc w:val="center"/>
              <w:rPr>
                <w:sz w:val="22"/>
                <w:szCs w:val="22"/>
              </w:rPr>
            </w:pPr>
            <w:r w:rsidRPr="00A5746B">
              <w:rPr>
                <w:sz w:val="22"/>
                <w:szCs w:val="22"/>
              </w:rPr>
              <w:t>7</w:t>
            </w:r>
          </w:p>
        </w:tc>
        <w:tc>
          <w:tcPr>
            <w:tcW w:w="1763" w:type="pct"/>
            <w:shd w:val="clear" w:color="auto" w:fill="auto"/>
            <w:noWrap/>
            <w:vAlign w:val="center"/>
          </w:tcPr>
          <w:p w:rsidR="00866397" w:rsidRPr="00A5746B" w:rsidRDefault="00866397" w:rsidP="00A5165F">
            <w:pPr>
              <w:jc w:val="center"/>
              <w:rPr>
                <w:sz w:val="22"/>
              </w:rPr>
            </w:pPr>
            <w:r w:rsidRPr="00A5746B">
              <w:rPr>
                <w:sz w:val="22"/>
              </w:rPr>
              <w:t>Котельная (д.Зюино, ул. Школьная, 77а)</w:t>
            </w:r>
          </w:p>
        </w:tc>
        <w:tc>
          <w:tcPr>
            <w:tcW w:w="509" w:type="pct"/>
            <w:shd w:val="clear" w:color="auto" w:fill="auto"/>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0,25</w:t>
            </w:r>
          </w:p>
        </w:tc>
        <w:tc>
          <w:tcPr>
            <w:tcW w:w="497" w:type="pct"/>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0,25</w:t>
            </w:r>
          </w:p>
        </w:tc>
        <w:tc>
          <w:tcPr>
            <w:tcW w:w="442" w:type="pct"/>
            <w:shd w:val="clear" w:color="auto" w:fill="auto"/>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0,002</w:t>
            </w:r>
          </w:p>
        </w:tc>
        <w:tc>
          <w:tcPr>
            <w:tcW w:w="397" w:type="pct"/>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0,25</w:t>
            </w:r>
          </w:p>
        </w:tc>
        <w:tc>
          <w:tcPr>
            <w:tcW w:w="357" w:type="pct"/>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0,003</w:t>
            </w:r>
          </w:p>
        </w:tc>
        <w:tc>
          <w:tcPr>
            <w:tcW w:w="378" w:type="pct"/>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0,214</w:t>
            </w:r>
          </w:p>
        </w:tc>
        <w:tc>
          <w:tcPr>
            <w:tcW w:w="261" w:type="pct"/>
            <w:tcBorders>
              <w:top w:val="single" w:sz="4" w:space="0" w:color="auto"/>
            </w:tcBorders>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0,031</w:t>
            </w:r>
          </w:p>
        </w:tc>
        <w:tc>
          <w:tcPr>
            <w:tcW w:w="232" w:type="pct"/>
            <w:tcBorders>
              <w:top w:val="single" w:sz="4" w:space="0" w:color="auto"/>
            </w:tcBorders>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12,3</w:t>
            </w:r>
          </w:p>
        </w:tc>
      </w:tr>
      <w:tr w:rsidR="00866397" w:rsidRPr="00A5746B" w:rsidTr="008F4593">
        <w:trPr>
          <w:cantSplit/>
        </w:trPr>
        <w:tc>
          <w:tcPr>
            <w:tcW w:w="164" w:type="pct"/>
            <w:vAlign w:val="center"/>
          </w:tcPr>
          <w:p w:rsidR="00866397" w:rsidRPr="00A5746B" w:rsidRDefault="00866397" w:rsidP="00A5165F">
            <w:pPr>
              <w:pStyle w:val="ab"/>
              <w:jc w:val="center"/>
              <w:rPr>
                <w:sz w:val="22"/>
                <w:szCs w:val="22"/>
              </w:rPr>
            </w:pPr>
            <w:r w:rsidRPr="00A5746B">
              <w:rPr>
                <w:sz w:val="22"/>
                <w:szCs w:val="22"/>
              </w:rPr>
              <w:t>8</w:t>
            </w:r>
          </w:p>
        </w:tc>
        <w:tc>
          <w:tcPr>
            <w:tcW w:w="1763" w:type="pct"/>
            <w:shd w:val="clear" w:color="auto" w:fill="auto"/>
            <w:noWrap/>
            <w:vAlign w:val="center"/>
          </w:tcPr>
          <w:p w:rsidR="00866397" w:rsidRPr="00A5746B" w:rsidRDefault="00866397" w:rsidP="00A5165F">
            <w:pPr>
              <w:jc w:val="center"/>
              <w:rPr>
                <w:sz w:val="22"/>
              </w:rPr>
            </w:pPr>
            <w:r w:rsidRPr="00A5746B">
              <w:rPr>
                <w:sz w:val="22"/>
              </w:rPr>
              <w:t>Котельная (д.Бачумово, ул. Школьная, 17а)</w:t>
            </w:r>
          </w:p>
        </w:tc>
        <w:tc>
          <w:tcPr>
            <w:tcW w:w="509" w:type="pct"/>
            <w:shd w:val="clear" w:color="auto" w:fill="auto"/>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0,68</w:t>
            </w:r>
          </w:p>
        </w:tc>
        <w:tc>
          <w:tcPr>
            <w:tcW w:w="497" w:type="pct"/>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0,68</w:t>
            </w:r>
          </w:p>
        </w:tc>
        <w:tc>
          <w:tcPr>
            <w:tcW w:w="442" w:type="pct"/>
            <w:shd w:val="clear" w:color="auto" w:fill="auto"/>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0,003</w:t>
            </w:r>
          </w:p>
        </w:tc>
        <w:tc>
          <w:tcPr>
            <w:tcW w:w="397" w:type="pct"/>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0,68</w:t>
            </w:r>
          </w:p>
        </w:tc>
        <w:tc>
          <w:tcPr>
            <w:tcW w:w="357" w:type="pct"/>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0,018</w:t>
            </w:r>
          </w:p>
        </w:tc>
        <w:tc>
          <w:tcPr>
            <w:tcW w:w="378" w:type="pct"/>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0,289</w:t>
            </w:r>
          </w:p>
        </w:tc>
        <w:tc>
          <w:tcPr>
            <w:tcW w:w="261" w:type="pct"/>
            <w:tcBorders>
              <w:top w:val="single" w:sz="4" w:space="0" w:color="auto"/>
            </w:tcBorders>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0,370</w:t>
            </w:r>
          </w:p>
        </w:tc>
        <w:tc>
          <w:tcPr>
            <w:tcW w:w="232" w:type="pct"/>
            <w:tcBorders>
              <w:top w:val="single" w:sz="4" w:space="0" w:color="auto"/>
            </w:tcBorders>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54,7</w:t>
            </w:r>
          </w:p>
        </w:tc>
      </w:tr>
      <w:tr w:rsidR="00866397" w:rsidRPr="00A5746B" w:rsidTr="008F4593">
        <w:trPr>
          <w:cantSplit/>
        </w:trPr>
        <w:tc>
          <w:tcPr>
            <w:tcW w:w="164" w:type="pct"/>
            <w:vAlign w:val="center"/>
          </w:tcPr>
          <w:p w:rsidR="00866397" w:rsidRPr="00A5746B" w:rsidRDefault="00866397" w:rsidP="00A5165F">
            <w:pPr>
              <w:pStyle w:val="ab"/>
              <w:jc w:val="center"/>
              <w:rPr>
                <w:sz w:val="22"/>
                <w:szCs w:val="22"/>
              </w:rPr>
            </w:pPr>
            <w:r w:rsidRPr="00A5746B">
              <w:rPr>
                <w:sz w:val="22"/>
                <w:szCs w:val="22"/>
              </w:rPr>
              <w:t>9</w:t>
            </w:r>
          </w:p>
        </w:tc>
        <w:tc>
          <w:tcPr>
            <w:tcW w:w="1763" w:type="pct"/>
            <w:shd w:val="clear" w:color="auto" w:fill="auto"/>
            <w:noWrap/>
            <w:vAlign w:val="center"/>
          </w:tcPr>
          <w:p w:rsidR="00866397" w:rsidRPr="00A5746B" w:rsidRDefault="00866397" w:rsidP="00A5165F">
            <w:pPr>
              <w:jc w:val="center"/>
              <w:rPr>
                <w:sz w:val="22"/>
              </w:rPr>
            </w:pPr>
            <w:r w:rsidRPr="00A5746B">
              <w:rPr>
                <w:sz w:val="22"/>
              </w:rPr>
              <w:t>Котельная (д. Ворца, ул. Чапаевская, 66)</w:t>
            </w:r>
          </w:p>
        </w:tc>
        <w:tc>
          <w:tcPr>
            <w:tcW w:w="509" w:type="pct"/>
            <w:shd w:val="clear" w:color="auto" w:fill="auto"/>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0,44</w:t>
            </w:r>
          </w:p>
        </w:tc>
        <w:tc>
          <w:tcPr>
            <w:tcW w:w="497" w:type="pct"/>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0,44</w:t>
            </w:r>
          </w:p>
        </w:tc>
        <w:tc>
          <w:tcPr>
            <w:tcW w:w="442" w:type="pct"/>
            <w:shd w:val="clear" w:color="auto" w:fill="auto"/>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0,003</w:t>
            </w:r>
          </w:p>
        </w:tc>
        <w:tc>
          <w:tcPr>
            <w:tcW w:w="397" w:type="pct"/>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0,44</w:t>
            </w:r>
          </w:p>
        </w:tc>
        <w:tc>
          <w:tcPr>
            <w:tcW w:w="357" w:type="pct"/>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0,012</w:t>
            </w:r>
          </w:p>
        </w:tc>
        <w:tc>
          <w:tcPr>
            <w:tcW w:w="378" w:type="pct"/>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0,306</w:t>
            </w:r>
          </w:p>
        </w:tc>
        <w:tc>
          <w:tcPr>
            <w:tcW w:w="261" w:type="pct"/>
            <w:tcBorders>
              <w:top w:val="single" w:sz="4" w:space="0" w:color="auto"/>
            </w:tcBorders>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0,119</w:t>
            </w:r>
          </w:p>
        </w:tc>
        <w:tc>
          <w:tcPr>
            <w:tcW w:w="232" w:type="pct"/>
            <w:tcBorders>
              <w:top w:val="single" w:sz="4" w:space="0" w:color="auto"/>
            </w:tcBorders>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27,3</w:t>
            </w:r>
          </w:p>
        </w:tc>
      </w:tr>
      <w:tr w:rsidR="00866397" w:rsidRPr="00A5746B" w:rsidTr="008F4593">
        <w:trPr>
          <w:cantSplit/>
        </w:trPr>
        <w:tc>
          <w:tcPr>
            <w:tcW w:w="164" w:type="pct"/>
            <w:vAlign w:val="center"/>
          </w:tcPr>
          <w:p w:rsidR="00866397" w:rsidRPr="00A5746B" w:rsidRDefault="00866397" w:rsidP="00A5165F">
            <w:pPr>
              <w:pStyle w:val="ab"/>
              <w:jc w:val="center"/>
              <w:rPr>
                <w:sz w:val="22"/>
                <w:szCs w:val="22"/>
              </w:rPr>
            </w:pPr>
            <w:r w:rsidRPr="00A5746B">
              <w:rPr>
                <w:sz w:val="22"/>
                <w:szCs w:val="22"/>
              </w:rPr>
              <w:t>10</w:t>
            </w:r>
          </w:p>
        </w:tc>
        <w:tc>
          <w:tcPr>
            <w:tcW w:w="1763" w:type="pct"/>
            <w:shd w:val="clear" w:color="auto" w:fill="auto"/>
            <w:noWrap/>
            <w:vAlign w:val="center"/>
          </w:tcPr>
          <w:p w:rsidR="00866397" w:rsidRPr="00A5746B" w:rsidRDefault="00866397" w:rsidP="00A5165F">
            <w:pPr>
              <w:jc w:val="center"/>
              <w:rPr>
                <w:sz w:val="22"/>
              </w:rPr>
            </w:pPr>
            <w:r w:rsidRPr="00A5746B">
              <w:rPr>
                <w:sz w:val="22"/>
              </w:rPr>
              <w:t>Котельная (с.Укан, ул. Советская, 15б)</w:t>
            </w:r>
          </w:p>
        </w:tc>
        <w:tc>
          <w:tcPr>
            <w:tcW w:w="509" w:type="pct"/>
            <w:shd w:val="clear" w:color="auto" w:fill="auto"/>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0,44</w:t>
            </w:r>
          </w:p>
        </w:tc>
        <w:tc>
          <w:tcPr>
            <w:tcW w:w="497" w:type="pct"/>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0,44</w:t>
            </w:r>
          </w:p>
        </w:tc>
        <w:tc>
          <w:tcPr>
            <w:tcW w:w="442" w:type="pct"/>
            <w:shd w:val="clear" w:color="auto" w:fill="auto"/>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0,003</w:t>
            </w:r>
          </w:p>
        </w:tc>
        <w:tc>
          <w:tcPr>
            <w:tcW w:w="397" w:type="pct"/>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0,44</w:t>
            </w:r>
          </w:p>
        </w:tc>
        <w:tc>
          <w:tcPr>
            <w:tcW w:w="357" w:type="pct"/>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0,010</w:t>
            </w:r>
          </w:p>
        </w:tc>
        <w:tc>
          <w:tcPr>
            <w:tcW w:w="378" w:type="pct"/>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0,305</w:t>
            </w:r>
          </w:p>
        </w:tc>
        <w:tc>
          <w:tcPr>
            <w:tcW w:w="261" w:type="pct"/>
            <w:tcBorders>
              <w:top w:val="single" w:sz="4" w:space="0" w:color="auto"/>
            </w:tcBorders>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0,123</w:t>
            </w:r>
          </w:p>
        </w:tc>
        <w:tc>
          <w:tcPr>
            <w:tcW w:w="232" w:type="pct"/>
            <w:tcBorders>
              <w:top w:val="single" w:sz="4" w:space="0" w:color="auto"/>
            </w:tcBorders>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28,0</w:t>
            </w:r>
          </w:p>
        </w:tc>
      </w:tr>
      <w:tr w:rsidR="00866397" w:rsidRPr="00A5746B" w:rsidTr="008F4593">
        <w:trPr>
          <w:cantSplit/>
        </w:trPr>
        <w:tc>
          <w:tcPr>
            <w:tcW w:w="164" w:type="pct"/>
            <w:vAlign w:val="center"/>
          </w:tcPr>
          <w:p w:rsidR="00866397" w:rsidRPr="00A5746B" w:rsidRDefault="00866397" w:rsidP="00A5165F">
            <w:pPr>
              <w:pStyle w:val="ab"/>
              <w:jc w:val="center"/>
              <w:rPr>
                <w:sz w:val="22"/>
                <w:szCs w:val="22"/>
              </w:rPr>
            </w:pPr>
            <w:r w:rsidRPr="00A5746B">
              <w:rPr>
                <w:sz w:val="22"/>
                <w:szCs w:val="22"/>
              </w:rPr>
              <w:t>11</w:t>
            </w:r>
          </w:p>
        </w:tc>
        <w:tc>
          <w:tcPr>
            <w:tcW w:w="1763" w:type="pct"/>
            <w:shd w:val="clear" w:color="auto" w:fill="auto"/>
            <w:noWrap/>
            <w:vAlign w:val="center"/>
          </w:tcPr>
          <w:p w:rsidR="00866397" w:rsidRPr="00A5746B" w:rsidRDefault="00866397" w:rsidP="00A5165F">
            <w:pPr>
              <w:jc w:val="center"/>
              <w:rPr>
                <w:sz w:val="22"/>
              </w:rPr>
            </w:pPr>
            <w:r w:rsidRPr="00A5746B">
              <w:rPr>
                <w:sz w:val="22"/>
              </w:rPr>
              <w:t>Котельная (п. Яр, ул. Ворошилова, 10ж)</w:t>
            </w:r>
          </w:p>
        </w:tc>
        <w:tc>
          <w:tcPr>
            <w:tcW w:w="509" w:type="pct"/>
            <w:shd w:val="clear" w:color="auto" w:fill="auto"/>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3,43</w:t>
            </w:r>
          </w:p>
        </w:tc>
        <w:tc>
          <w:tcPr>
            <w:tcW w:w="497" w:type="pct"/>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3,43</w:t>
            </w:r>
          </w:p>
        </w:tc>
        <w:tc>
          <w:tcPr>
            <w:tcW w:w="442" w:type="pct"/>
            <w:shd w:val="clear" w:color="auto" w:fill="auto"/>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0,014</w:t>
            </w:r>
          </w:p>
        </w:tc>
        <w:tc>
          <w:tcPr>
            <w:tcW w:w="397" w:type="pct"/>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3,42</w:t>
            </w:r>
          </w:p>
        </w:tc>
        <w:tc>
          <w:tcPr>
            <w:tcW w:w="357" w:type="pct"/>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0,000</w:t>
            </w:r>
          </w:p>
        </w:tc>
        <w:tc>
          <w:tcPr>
            <w:tcW w:w="378" w:type="pct"/>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1,172</w:t>
            </w:r>
          </w:p>
        </w:tc>
        <w:tc>
          <w:tcPr>
            <w:tcW w:w="261" w:type="pct"/>
            <w:tcBorders>
              <w:top w:val="single" w:sz="4" w:space="0" w:color="auto"/>
            </w:tcBorders>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2,244</w:t>
            </w:r>
          </w:p>
        </w:tc>
        <w:tc>
          <w:tcPr>
            <w:tcW w:w="232" w:type="pct"/>
            <w:tcBorders>
              <w:top w:val="single" w:sz="4" w:space="0" w:color="auto"/>
            </w:tcBorders>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65,7</w:t>
            </w:r>
          </w:p>
        </w:tc>
      </w:tr>
      <w:tr w:rsidR="00866397" w:rsidRPr="00A5746B" w:rsidTr="008F4593">
        <w:trPr>
          <w:cantSplit/>
        </w:trPr>
        <w:tc>
          <w:tcPr>
            <w:tcW w:w="164" w:type="pct"/>
            <w:vAlign w:val="center"/>
          </w:tcPr>
          <w:p w:rsidR="00866397" w:rsidRPr="00A5746B" w:rsidRDefault="00866397" w:rsidP="00A5165F">
            <w:pPr>
              <w:pStyle w:val="ab"/>
              <w:jc w:val="center"/>
              <w:rPr>
                <w:sz w:val="22"/>
                <w:szCs w:val="22"/>
              </w:rPr>
            </w:pPr>
            <w:r w:rsidRPr="00A5746B">
              <w:rPr>
                <w:sz w:val="22"/>
                <w:szCs w:val="22"/>
              </w:rPr>
              <w:lastRenderedPageBreak/>
              <w:t>12</w:t>
            </w:r>
          </w:p>
        </w:tc>
        <w:tc>
          <w:tcPr>
            <w:tcW w:w="1763" w:type="pct"/>
            <w:shd w:val="clear" w:color="auto" w:fill="auto"/>
            <w:noWrap/>
            <w:vAlign w:val="center"/>
          </w:tcPr>
          <w:p w:rsidR="00866397" w:rsidRPr="00A5746B" w:rsidRDefault="00866397" w:rsidP="00A5165F">
            <w:pPr>
              <w:jc w:val="center"/>
              <w:rPr>
                <w:sz w:val="22"/>
              </w:rPr>
            </w:pPr>
            <w:r w:rsidRPr="00A5746B">
              <w:rPr>
                <w:sz w:val="22"/>
              </w:rPr>
              <w:t>Котельная (д.Бармашур, ул. Советская, 42а)</w:t>
            </w:r>
          </w:p>
        </w:tc>
        <w:tc>
          <w:tcPr>
            <w:tcW w:w="509" w:type="pct"/>
            <w:shd w:val="clear" w:color="auto" w:fill="auto"/>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0,447</w:t>
            </w:r>
          </w:p>
        </w:tc>
        <w:tc>
          <w:tcPr>
            <w:tcW w:w="497" w:type="pct"/>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0,447</w:t>
            </w:r>
          </w:p>
        </w:tc>
        <w:tc>
          <w:tcPr>
            <w:tcW w:w="442" w:type="pct"/>
            <w:shd w:val="clear" w:color="auto" w:fill="auto"/>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0,003</w:t>
            </w:r>
          </w:p>
        </w:tc>
        <w:tc>
          <w:tcPr>
            <w:tcW w:w="397" w:type="pct"/>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0,44</w:t>
            </w:r>
          </w:p>
        </w:tc>
        <w:tc>
          <w:tcPr>
            <w:tcW w:w="357" w:type="pct"/>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0,024</w:t>
            </w:r>
          </w:p>
        </w:tc>
        <w:tc>
          <w:tcPr>
            <w:tcW w:w="378" w:type="pct"/>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0,254</w:t>
            </w:r>
          </w:p>
        </w:tc>
        <w:tc>
          <w:tcPr>
            <w:tcW w:w="261" w:type="pct"/>
            <w:tcBorders>
              <w:top w:val="single" w:sz="4" w:space="0" w:color="auto"/>
            </w:tcBorders>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0,166</w:t>
            </w:r>
          </w:p>
        </w:tc>
        <w:tc>
          <w:tcPr>
            <w:tcW w:w="232" w:type="pct"/>
            <w:tcBorders>
              <w:top w:val="single" w:sz="4" w:space="0" w:color="auto"/>
            </w:tcBorders>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37,4</w:t>
            </w:r>
          </w:p>
        </w:tc>
      </w:tr>
      <w:tr w:rsidR="00866397" w:rsidRPr="00A5746B" w:rsidTr="008F4593">
        <w:trPr>
          <w:cantSplit/>
        </w:trPr>
        <w:tc>
          <w:tcPr>
            <w:tcW w:w="164" w:type="pct"/>
            <w:vAlign w:val="center"/>
          </w:tcPr>
          <w:p w:rsidR="00866397" w:rsidRPr="00A5746B" w:rsidRDefault="00866397" w:rsidP="00A5165F">
            <w:pPr>
              <w:pStyle w:val="ab"/>
              <w:jc w:val="center"/>
              <w:rPr>
                <w:sz w:val="22"/>
                <w:szCs w:val="22"/>
              </w:rPr>
            </w:pPr>
            <w:r w:rsidRPr="00A5746B">
              <w:rPr>
                <w:sz w:val="22"/>
                <w:szCs w:val="22"/>
              </w:rPr>
              <w:t>13</w:t>
            </w:r>
          </w:p>
        </w:tc>
        <w:tc>
          <w:tcPr>
            <w:tcW w:w="1763" w:type="pct"/>
            <w:shd w:val="clear" w:color="auto" w:fill="auto"/>
            <w:noWrap/>
            <w:vAlign w:val="center"/>
          </w:tcPr>
          <w:p w:rsidR="00866397" w:rsidRPr="00A5746B" w:rsidRDefault="00866397" w:rsidP="00A5165F">
            <w:pPr>
              <w:jc w:val="center"/>
              <w:rPr>
                <w:sz w:val="22"/>
              </w:rPr>
            </w:pPr>
            <w:r w:rsidRPr="00A5746B">
              <w:rPr>
                <w:sz w:val="22"/>
              </w:rPr>
              <w:t>Котельная (п.Яр, ул. Вокзальная, 21Б)</w:t>
            </w:r>
          </w:p>
        </w:tc>
        <w:tc>
          <w:tcPr>
            <w:tcW w:w="509" w:type="pct"/>
            <w:shd w:val="clear" w:color="auto" w:fill="auto"/>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0,043</w:t>
            </w:r>
          </w:p>
        </w:tc>
        <w:tc>
          <w:tcPr>
            <w:tcW w:w="497" w:type="pct"/>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0,043</w:t>
            </w:r>
          </w:p>
        </w:tc>
        <w:tc>
          <w:tcPr>
            <w:tcW w:w="442" w:type="pct"/>
            <w:shd w:val="clear" w:color="auto" w:fill="auto"/>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0,000</w:t>
            </w:r>
          </w:p>
        </w:tc>
        <w:tc>
          <w:tcPr>
            <w:tcW w:w="397" w:type="pct"/>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0,04</w:t>
            </w:r>
          </w:p>
        </w:tc>
        <w:tc>
          <w:tcPr>
            <w:tcW w:w="357" w:type="pct"/>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0,000</w:t>
            </w:r>
          </w:p>
        </w:tc>
        <w:tc>
          <w:tcPr>
            <w:tcW w:w="378" w:type="pct"/>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0,030</w:t>
            </w:r>
          </w:p>
        </w:tc>
        <w:tc>
          <w:tcPr>
            <w:tcW w:w="261" w:type="pct"/>
            <w:tcBorders>
              <w:top w:val="single" w:sz="4" w:space="0" w:color="auto"/>
            </w:tcBorders>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0,013</w:t>
            </w:r>
          </w:p>
        </w:tc>
        <w:tc>
          <w:tcPr>
            <w:tcW w:w="232" w:type="pct"/>
            <w:tcBorders>
              <w:top w:val="single" w:sz="4" w:space="0" w:color="auto"/>
            </w:tcBorders>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29,7</w:t>
            </w:r>
          </w:p>
        </w:tc>
      </w:tr>
      <w:tr w:rsidR="00866397" w:rsidRPr="00A5746B" w:rsidTr="008F4593">
        <w:trPr>
          <w:cantSplit/>
        </w:trPr>
        <w:tc>
          <w:tcPr>
            <w:tcW w:w="164" w:type="pct"/>
            <w:vAlign w:val="center"/>
          </w:tcPr>
          <w:p w:rsidR="00866397" w:rsidRPr="00A5746B" w:rsidRDefault="00866397" w:rsidP="00A5165F">
            <w:pPr>
              <w:pStyle w:val="ab"/>
              <w:jc w:val="center"/>
              <w:rPr>
                <w:sz w:val="22"/>
                <w:szCs w:val="22"/>
              </w:rPr>
            </w:pPr>
            <w:r w:rsidRPr="00A5746B">
              <w:rPr>
                <w:sz w:val="22"/>
                <w:szCs w:val="22"/>
              </w:rPr>
              <w:t>14</w:t>
            </w:r>
          </w:p>
        </w:tc>
        <w:tc>
          <w:tcPr>
            <w:tcW w:w="1763" w:type="pct"/>
            <w:shd w:val="clear" w:color="auto" w:fill="auto"/>
            <w:noWrap/>
            <w:vAlign w:val="center"/>
          </w:tcPr>
          <w:p w:rsidR="00866397" w:rsidRPr="00A5746B" w:rsidRDefault="00866397" w:rsidP="00A5165F">
            <w:pPr>
              <w:jc w:val="center"/>
              <w:rPr>
                <w:sz w:val="22"/>
              </w:rPr>
            </w:pPr>
            <w:r w:rsidRPr="00A5746B">
              <w:rPr>
                <w:sz w:val="22"/>
              </w:rPr>
              <w:t>Котельная (п.Яр, ул. Горького, 23)</w:t>
            </w:r>
          </w:p>
        </w:tc>
        <w:tc>
          <w:tcPr>
            <w:tcW w:w="509" w:type="pct"/>
            <w:shd w:val="clear" w:color="auto" w:fill="auto"/>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0,258</w:t>
            </w:r>
          </w:p>
        </w:tc>
        <w:tc>
          <w:tcPr>
            <w:tcW w:w="497" w:type="pct"/>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0,258</w:t>
            </w:r>
          </w:p>
        </w:tc>
        <w:tc>
          <w:tcPr>
            <w:tcW w:w="442" w:type="pct"/>
            <w:shd w:val="clear" w:color="auto" w:fill="auto"/>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0,002</w:t>
            </w:r>
          </w:p>
        </w:tc>
        <w:tc>
          <w:tcPr>
            <w:tcW w:w="397" w:type="pct"/>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0,26</w:t>
            </w:r>
          </w:p>
        </w:tc>
        <w:tc>
          <w:tcPr>
            <w:tcW w:w="357" w:type="pct"/>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0,000</w:t>
            </w:r>
          </w:p>
        </w:tc>
        <w:tc>
          <w:tcPr>
            <w:tcW w:w="378" w:type="pct"/>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0,212</w:t>
            </w:r>
          </w:p>
        </w:tc>
        <w:tc>
          <w:tcPr>
            <w:tcW w:w="261" w:type="pct"/>
            <w:tcBorders>
              <w:top w:val="single" w:sz="4" w:space="0" w:color="auto"/>
            </w:tcBorders>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0,044</w:t>
            </w:r>
          </w:p>
        </w:tc>
        <w:tc>
          <w:tcPr>
            <w:tcW w:w="232" w:type="pct"/>
            <w:tcBorders>
              <w:top w:val="single" w:sz="4" w:space="0" w:color="auto"/>
            </w:tcBorders>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17,2</w:t>
            </w:r>
          </w:p>
        </w:tc>
      </w:tr>
      <w:tr w:rsidR="00866397" w:rsidRPr="00A5746B" w:rsidTr="008F4593">
        <w:trPr>
          <w:cantSplit/>
        </w:trPr>
        <w:tc>
          <w:tcPr>
            <w:tcW w:w="164" w:type="pct"/>
            <w:vAlign w:val="center"/>
          </w:tcPr>
          <w:p w:rsidR="00866397" w:rsidRPr="00A5746B" w:rsidRDefault="00866397" w:rsidP="00A5165F">
            <w:pPr>
              <w:pStyle w:val="ab"/>
              <w:jc w:val="center"/>
              <w:rPr>
                <w:sz w:val="22"/>
                <w:szCs w:val="22"/>
              </w:rPr>
            </w:pPr>
            <w:r w:rsidRPr="00A5746B">
              <w:rPr>
                <w:sz w:val="22"/>
                <w:szCs w:val="22"/>
              </w:rPr>
              <w:t>15</w:t>
            </w:r>
          </w:p>
        </w:tc>
        <w:tc>
          <w:tcPr>
            <w:tcW w:w="1763" w:type="pct"/>
            <w:shd w:val="clear" w:color="auto" w:fill="auto"/>
            <w:noWrap/>
            <w:vAlign w:val="center"/>
          </w:tcPr>
          <w:p w:rsidR="00866397" w:rsidRPr="00A5746B" w:rsidRDefault="00504481" w:rsidP="00A5165F">
            <w:pPr>
              <w:jc w:val="center"/>
              <w:rPr>
                <w:sz w:val="22"/>
              </w:rPr>
            </w:pPr>
            <w:r>
              <w:rPr>
                <w:sz w:val="22"/>
              </w:rPr>
              <w:t>Котельная</w:t>
            </w:r>
            <w:r w:rsidR="00866397" w:rsidRPr="00A5746B">
              <w:rPr>
                <w:sz w:val="22"/>
              </w:rPr>
              <w:t xml:space="preserve"> (с.Пудем, ул. Горького, 49а, А)</w:t>
            </w:r>
          </w:p>
        </w:tc>
        <w:tc>
          <w:tcPr>
            <w:tcW w:w="509" w:type="pct"/>
            <w:shd w:val="clear" w:color="auto" w:fill="auto"/>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0,17</w:t>
            </w:r>
          </w:p>
        </w:tc>
        <w:tc>
          <w:tcPr>
            <w:tcW w:w="497" w:type="pct"/>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0,17</w:t>
            </w:r>
          </w:p>
        </w:tc>
        <w:tc>
          <w:tcPr>
            <w:tcW w:w="442" w:type="pct"/>
            <w:shd w:val="clear" w:color="auto" w:fill="auto"/>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0,005</w:t>
            </w:r>
          </w:p>
        </w:tc>
        <w:tc>
          <w:tcPr>
            <w:tcW w:w="397" w:type="pct"/>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0,17</w:t>
            </w:r>
          </w:p>
        </w:tc>
        <w:tc>
          <w:tcPr>
            <w:tcW w:w="357" w:type="pct"/>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0,010</w:t>
            </w:r>
          </w:p>
        </w:tc>
        <w:tc>
          <w:tcPr>
            <w:tcW w:w="378" w:type="pct"/>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0,16</w:t>
            </w:r>
          </w:p>
        </w:tc>
        <w:tc>
          <w:tcPr>
            <w:tcW w:w="261" w:type="pct"/>
            <w:tcBorders>
              <w:top w:val="single" w:sz="4" w:space="0" w:color="auto"/>
            </w:tcBorders>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-0,008</w:t>
            </w:r>
          </w:p>
        </w:tc>
        <w:tc>
          <w:tcPr>
            <w:tcW w:w="232" w:type="pct"/>
            <w:tcBorders>
              <w:top w:val="single" w:sz="4" w:space="0" w:color="auto"/>
            </w:tcBorders>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-5,0</w:t>
            </w:r>
          </w:p>
        </w:tc>
      </w:tr>
      <w:tr w:rsidR="00866397" w:rsidRPr="00A5746B" w:rsidTr="008F4593">
        <w:trPr>
          <w:cantSplit/>
        </w:trPr>
        <w:tc>
          <w:tcPr>
            <w:tcW w:w="164" w:type="pct"/>
            <w:vAlign w:val="center"/>
          </w:tcPr>
          <w:p w:rsidR="00866397" w:rsidRPr="00A5746B" w:rsidRDefault="00866397" w:rsidP="00A5165F">
            <w:pPr>
              <w:pStyle w:val="ab"/>
              <w:jc w:val="center"/>
              <w:rPr>
                <w:sz w:val="22"/>
                <w:szCs w:val="22"/>
              </w:rPr>
            </w:pPr>
            <w:r w:rsidRPr="00A5746B">
              <w:rPr>
                <w:sz w:val="22"/>
                <w:szCs w:val="22"/>
              </w:rPr>
              <w:t>16</w:t>
            </w:r>
          </w:p>
        </w:tc>
        <w:tc>
          <w:tcPr>
            <w:tcW w:w="1763" w:type="pct"/>
            <w:shd w:val="clear" w:color="auto" w:fill="auto"/>
            <w:noWrap/>
            <w:vAlign w:val="center"/>
          </w:tcPr>
          <w:p w:rsidR="00866397" w:rsidRPr="00A5746B" w:rsidRDefault="00866397" w:rsidP="00A5165F">
            <w:pPr>
              <w:jc w:val="center"/>
              <w:rPr>
                <w:sz w:val="22"/>
              </w:rPr>
            </w:pPr>
            <w:r w:rsidRPr="00A5746B">
              <w:rPr>
                <w:sz w:val="22"/>
              </w:rPr>
              <w:t>Котельная (с.Никольское, ул. Центральная, 4)</w:t>
            </w:r>
          </w:p>
        </w:tc>
        <w:tc>
          <w:tcPr>
            <w:tcW w:w="509" w:type="pct"/>
            <w:shd w:val="clear" w:color="auto" w:fill="auto"/>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0,34</w:t>
            </w:r>
          </w:p>
        </w:tc>
        <w:tc>
          <w:tcPr>
            <w:tcW w:w="497" w:type="pct"/>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0,34</w:t>
            </w:r>
          </w:p>
        </w:tc>
        <w:tc>
          <w:tcPr>
            <w:tcW w:w="442" w:type="pct"/>
            <w:shd w:val="clear" w:color="auto" w:fill="auto"/>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0,004</w:t>
            </w:r>
          </w:p>
        </w:tc>
        <w:tc>
          <w:tcPr>
            <w:tcW w:w="397" w:type="pct"/>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0,34</w:t>
            </w:r>
          </w:p>
        </w:tc>
        <w:tc>
          <w:tcPr>
            <w:tcW w:w="357" w:type="pct"/>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0,009</w:t>
            </w:r>
          </w:p>
        </w:tc>
        <w:tc>
          <w:tcPr>
            <w:tcW w:w="378" w:type="pct"/>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0,14</w:t>
            </w:r>
          </w:p>
        </w:tc>
        <w:tc>
          <w:tcPr>
            <w:tcW w:w="261" w:type="pct"/>
            <w:tcBorders>
              <w:top w:val="single" w:sz="4" w:space="0" w:color="auto"/>
            </w:tcBorders>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0,192</w:t>
            </w:r>
          </w:p>
        </w:tc>
        <w:tc>
          <w:tcPr>
            <w:tcW w:w="232" w:type="pct"/>
            <w:tcBorders>
              <w:top w:val="single" w:sz="4" w:space="0" w:color="auto"/>
            </w:tcBorders>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57,2</w:t>
            </w:r>
          </w:p>
        </w:tc>
      </w:tr>
      <w:tr w:rsidR="00866397" w:rsidRPr="00A5746B" w:rsidTr="008F4593">
        <w:trPr>
          <w:cantSplit/>
        </w:trPr>
        <w:tc>
          <w:tcPr>
            <w:tcW w:w="164" w:type="pct"/>
            <w:vAlign w:val="center"/>
          </w:tcPr>
          <w:p w:rsidR="00866397" w:rsidRPr="00A5746B" w:rsidRDefault="00866397" w:rsidP="00A5165F">
            <w:pPr>
              <w:pStyle w:val="ab"/>
              <w:jc w:val="center"/>
              <w:rPr>
                <w:sz w:val="22"/>
                <w:szCs w:val="22"/>
              </w:rPr>
            </w:pPr>
            <w:r w:rsidRPr="00A5746B">
              <w:rPr>
                <w:sz w:val="22"/>
                <w:szCs w:val="22"/>
              </w:rPr>
              <w:t>17</w:t>
            </w:r>
          </w:p>
        </w:tc>
        <w:tc>
          <w:tcPr>
            <w:tcW w:w="1763" w:type="pct"/>
            <w:shd w:val="clear" w:color="auto" w:fill="auto"/>
            <w:noWrap/>
            <w:vAlign w:val="center"/>
          </w:tcPr>
          <w:p w:rsidR="00866397" w:rsidRPr="00A5746B" w:rsidRDefault="00866397" w:rsidP="00A5165F">
            <w:pPr>
              <w:jc w:val="center"/>
              <w:rPr>
                <w:sz w:val="22"/>
              </w:rPr>
            </w:pPr>
            <w:r w:rsidRPr="00A5746B">
              <w:rPr>
                <w:sz w:val="22"/>
              </w:rPr>
              <w:t>Котельная (с.Елово, ул. Школьная, 11а)</w:t>
            </w:r>
          </w:p>
        </w:tc>
        <w:tc>
          <w:tcPr>
            <w:tcW w:w="509" w:type="pct"/>
            <w:shd w:val="clear" w:color="auto" w:fill="auto"/>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0,44</w:t>
            </w:r>
          </w:p>
        </w:tc>
        <w:tc>
          <w:tcPr>
            <w:tcW w:w="497" w:type="pct"/>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0,44</w:t>
            </w:r>
          </w:p>
        </w:tc>
        <w:tc>
          <w:tcPr>
            <w:tcW w:w="442" w:type="pct"/>
            <w:shd w:val="clear" w:color="auto" w:fill="auto"/>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0,002</w:t>
            </w:r>
          </w:p>
        </w:tc>
        <w:tc>
          <w:tcPr>
            <w:tcW w:w="397" w:type="pct"/>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0,44</w:t>
            </w:r>
          </w:p>
        </w:tc>
        <w:tc>
          <w:tcPr>
            <w:tcW w:w="357" w:type="pct"/>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0,007</w:t>
            </w:r>
          </w:p>
        </w:tc>
        <w:tc>
          <w:tcPr>
            <w:tcW w:w="378" w:type="pct"/>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0,12</w:t>
            </w:r>
          </w:p>
        </w:tc>
        <w:tc>
          <w:tcPr>
            <w:tcW w:w="261" w:type="pct"/>
            <w:tcBorders>
              <w:top w:val="single" w:sz="4" w:space="0" w:color="auto"/>
            </w:tcBorders>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0,315</w:t>
            </w:r>
          </w:p>
        </w:tc>
        <w:tc>
          <w:tcPr>
            <w:tcW w:w="232" w:type="pct"/>
            <w:tcBorders>
              <w:top w:val="single" w:sz="4" w:space="0" w:color="auto"/>
            </w:tcBorders>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72,0</w:t>
            </w:r>
          </w:p>
        </w:tc>
      </w:tr>
      <w:tr w:rsidR="00866397" w:rsidRPr="00A5746B" w:rsidTr="008F4593">
        <w:trPr>
          <w:cantSplit/>
        </w:trPr>
        <w:tc>
          <w:tcPr>
            <w:tcW w:w="164" w:type="pct"/>
            <w:vAlign w:val="center"/>
          </w:tcPr>
          <w:p w:rsidR="00866397" w:rsidRPr="00A5746B" w:rsidRDefault="00866397" w:rsidP="00A5165F">
            <w:pPr>
              <w:pStyle w:val="ab"/>
              <w:jc w:val="center"/>
              <w:rPr>
                <w:sz w:val="22"/>
                <w:szCs w:val="22"/>
              </w:rPr>
            </w:pPr>
            <w:r w:rsidRPr="00A5746B">
              <w:rPr>
                <w:sz w:val="22"/>
                <w:szCs w:val="22"/>
              </w:rPr>
              <w:t>18</w:t>
            </w:r>
          </w:p>
        </w:tc>
        <w:tc>
          <w:tcPr>
            <w:tcW w:w="1763" w:type="pct"/>
            <w:shd w:val="clear" w:color="auto" w:fill="auto"/>
            <w:noWrap/>
            <w:vAlign w:val="center"/>
          </w:tcPr>
          <w:p w:rsidR="00866397" w:rsidRPr="00A5746B" w:rsidRDefault="00866397" w:rsidP="00A5165F">
            <w:pPr>
              <w:jc w:val="center"/>
              <w:rPr>
                <w:sz w:val="22"/>
              </w:rPr>
            </w:pPr>
            <w:r w:rsidRPr="00A5746B">
              <w:rPr>
                <w:sz w:val="22"/>
              </w:rPr>
              <w:t>Котельная (п.Яр, ул. Пролетарская, 14)</w:t>
            </w:r>
          </w:p>
        </w:tc>
        <w:tc>
          <w:tcPr>
            <w:tcW w:w="509" w:type="pct"/>
            <w:shd w:val="clear" w:color="auto" w:fill="auto"/>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0,222</w:t>
            </w:r>
          </w:p>
        </w:tc>
        <w:tc>
          <w:tcPr>
            <w:tcW w:w="497" w:type="pct"/>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0,222</w:t>
            </w:r>
          </w:p>
        </w:tc>
        <w:tc>
          <w:tcPr>
            <w:tcW w:w="442" w:type="pct"/>
            <w:shd w:val="clear" w:color="auto" w:fill="auto"/>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0,002</w:t>
            </w:r>
          </w:p>
        </w:tc>
        <w:tc>
          <w:tcPr>
            <w:tcW w:w="397" w:type="pct"/>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0,22</w:t>
            </w:r>
          </w:p>
        </w:tc>
        <w:tc>
          <w:tcPr>
            <w:tcW w:w="357" w:type="pct"/>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0,013</w:t>
            </w:r>
          </w:p>
        </w:tc>
        <w:tc>
          <w:tcPr>
            <w:tcW w:w="378" w:type="pct"/>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0,04</w:t>
            </w:r>
          </w:p>
        </w:tc>
        <w:tc>
          <w:tcPr>
            <w:tcW w:w="261" w:type="pct"/>
            <w:tcBorders>
              <w:top w:val="single" w:sz="4" w:space="0" w:color="auto"/>
            </w:tcBorders>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0,166</w:t>
            </w:r>
          </w:p>
        </w:tc>
        <w:tc>
          <w:tcPr>
            <w:tcW w:w="232" w:type="pct"/>
            <w:tcBorders>
              <w:top w:val="single" w:sz="4" w:space="0" w:color="auto"/>
            </w:tcBorders>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75,4</w:t>
            </w:r>
          </w:p>
        </w:tc>
      </w:tr>
      <w:tr w:rsidR="00866397" w:rsidRPr="00A5746B" w:rsidTr="008F4593">
        <w:trPr>
          <w:cantSplit/>
        </w:trPr>
        <w:tc>
          <w:tcPr>
            <w:tcW w:w="164" w:type="pct"/>
            <w:vAlign w:val="center"/>
          </w:tcPr>
          <w:p w:rsidR="00866397" w:rsidRPr="00A5746B" w:rsidRDefault="00866397" w:rsidP="00A5165F">
            <w:pPr>
              <w:pStyle w:val="ab"/>
              <w:jc w:val="center"/>
              <w:rPr>
                <w:sz w:val="22"/>
                <w:szCs w:val="22"/>
              </w:rPr>
            </w:pPr>
            <w:r w:rsidRPr="00A5746B">
              <w:rPr>
                <w:sz w:val="22"/>
                <w:szCs w:val="22"/>
              </w:rPr>
              <w:t>19</w:t>
            </w:r>
          </w:p>
        </w:tc>
        <w:tc>
          <w:tcPr>
            <w:tcW w:w="1763" w:type="pct"/>
            <w:shd w:val="clear" w:color="auto" w:fill="auto"/>
            <w:noWrap/>
            <w:vAlign w:val="center"/>
          </w:tcPr>
          <w:p w:rsidR="00866397" w:rsidRPr="00A5746B" w:rsidRDefault="00866397" w:rsidP="00A5165F">
            <w:pPr>
              <w:jc w:val="center"/>
              <w:rPr>
                <w:sz w:val="22"/>
              </w:rPr>
            </w:pPr>
            <w:r w:rsidRPr="00A5746B">
              <w:rPr>
                <w:sz w:val="22"/>
              </w:rPr>
              <w:t>Котельная (п. Яр, пер. Яр-пост, 1-1а)</w:t>
            </w:r>
          </w:p>
        </w:tc>
        <w:tc>
          <w:tcPr>
            <w:tcW w:w="509" w:type="pct"/>
            <w:shd w:val="clear" w:color="auto" w:fill="auto"/>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1,4</w:t>
            </w:r>
          </w:p>
        </w:tc>
        <w:tc>
          <w:tcPr>
            <w:tcW w:w="497" w:type="pct"/>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1,4</w:t>
            </w:r>
          </w:p>
        </w:tc>
        <w:tc>
          <w:tcPr>
            <w:tcW w:w="442" w:type="pct"/>
            <w:shd w:val="clear" w:color="auto" w:fill="auto"/>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0</w:t>
            </w:r>
          </w:p>
        </w:tc>
        <w:tc>
          <w:tcPr>
            <w:tcW w:w="397" w:type="pct"/>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1,40</w:t>
            </w:r>
          </w:p>
        </w:tc>
        <w:tc>
          <w:tcPr>
            <w:tcW w:w="357" w:type="pct"/>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0,022</w:t>
            </w:r>
          </w:p>
        </w:tc>
        <w:tc>
          <w:tcPr>
            <w:tcW w:w="378" w:type="pct"/>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0,65</w:t>
            </w:r>
          </w:p>
        </w:tc>
        <w:tc>
          <w:tcPr>
            <w:tcW w:w="261" w:type="pct"/>
            <w:tcBorders>
              <w:top w:val="single" w:sz="4" w:space="0" w:color="auto"/>
            </w:tcBorders>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0,728</w:t>
            </w:r>
          </w:p>
        </w:tc>
        <w:tc>
          <w:tcPr>
            <w:tcW w:w="232" w:type="pct"/>
            <w:tcBorders>
              <w:top w:val="single" w:sz="4" w:space="0" w:color="auto"/>
            </w:tcBorders>
            <w:vAlign w:val="center"/>
          </w:tcPr>
          <w:p w:rsidR="00866397" w:rsidRPr="00A5746B" w:rsidRDefault="00866397" w:rsidP="00D4116F">
            <w:pPr>
              <w:jc w:val="center"/>
              <w:rPr>
                <w:rFonts w:eastAsia="Times New Roman"/>
                <w:sz w:val="20"/>
                <w:szCs w:val="20"/>
                <w:lang w:eastAsia="ru-RU"/>
              </w:rPr>
            </w:pPr>
            <w:r w:rsidRPr="00A5746B">
              <w:rPr>
                <w:rFonts w:eastAsia="Times New Roman"/>
                <w:sz w:val="20"/>
                <w:szCs w:val="20"/>
                <w:lang w:eastAsia="ru-RU"/>
              </w:rPr>
              <w:t>52,0</w:t>
            </w:r>
          </w:p>
        </w:tc>
      </w:tr>
    </w:tbl>
    <w:p w:rsidR="008F4593" w:rsidRPr="00A5746B" w:rsidRDefault="008F4593"/>
    <w:p w:rsidR="008F4593" w:rsidRPr="00A5746B" w:rsidRDefault="008F4593"/>
    <w:p w:rsidR="00A876C3" w:rsidRPr="00A5746B" w:rsidRDefault="00A876C3" w:rsidP="0006129B">
      <w:pPr>
        <w:pStyle w:val="Affb"/>
        <w:rPr>
          <w:szCs w:val="24"/>
        </w:rPr>
      </w:pPr>
    </w:p>
    <w:p w:rsidR="00A876C3" w:rsidRPr="00A5746B" w:rsidRDefault="00A876C3" w:rsidP="0006129B">
      <w:pPr>
        <w:tabs>
          <w:tab w:val="left" w:pos="0"/>
        </w:tabs>
        <w:ind w:firstLine="709"/>
        <w:rPr>
          <w:rFonts w:eastAsia="Times New Roman"/>
          <w:b/>
          <w:szCs w:val="24"/>
          <w:lang w:eastAsia="ru-RU"/>
        </w:rPr>
        <w:sectPr w:rsidR="00A876C3" w:rsidRPr="00A5746B" w:rsidSect="003B765F">
          <w:pgSz w:w="16838" w:h="11906" w:orient="landscape"/>
          <w:pgMar w:top="1134" w:right="851" w:bottom="1134" w:left="1134" w:header="708" w:footer="708" w:gutter="0"/>
          <w:cols w:space="708"/>
          <w:docGrid w:linePitch="360"/>
        </w:sectPr>
      </w:pPr>
    </w:p>
    <w:p w:rsidR="00AB0258" w:rsidRPr="00A5746B" w:rsidRDefault="00145BBA" w:rsidP="0006129B">
      <w:pPr>
        <w:pStyle w:val="30"/>
        <w:spacing w:line="240" w:lineRule="auto"/>
        <w:rPr>
          <w:lang w:eastAsia="ru-RU"/>
        </w:rPr>
      </w:pPr>
      <w:bookmarkStart w:id="74" w:name="_Toc121588450"/>
      <w:r w:rsidRPr="00A5746B">
        <w:rPr>
          <w:lang w:eastAsia="ru-RU"/>
        </w:rPr>
        <w:lastRenderedPageBreak/>
        <w:t>6.2</w:t>
      </w:r>
      <w:r w:rsidR="00AB0258" w:rsidRPr="00A5746B">
        <w:rPr>
          <w:lang w:eastAsia="ru-RU"/>
        </w:rPr>
        <w:t xml:space="preserve"> </w:t>
      </w:r>
      <w:r w:rsidRPr="00A5746B">
        <w:rPr>
          <w:lang w:eastAsia="ru-RU"/>
        </w:rPr>
        <w:t>О</w:t>
      </w:r>
      <w:r w:rsidR="005E5DE4" w:rsidRPr="00A5746B">
        <w:rPr>
          <w:lang w:eastAsia="ru-RU"/>
        </w:rPr>
        <w:t>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w:t>
      </w:r>
      <w:r w:rsidR="005E5DE4" w:rsidRPr="00A5746B">
        <w:rPr>
          <w:lang w:eastAsia="ru-RU"/>
        </w:rPr>
        <w:t>е</w:t>
      </w:r>
      <w:r w:rsidR="005E5DE4" w:rsidRPr="00A5746B">
        <w:rPr>
          <w:lang w:eastAsia="ru-RU"/>
        </w:rPr>
        <w:t>ния</w:t>
      </w:r>
      <w:bookmarkEnd w:id="74"/>
    </w:p>
    <w:p w:rsidR="00E472E0" w:rsidRPr="00A5746B" w:rsidRDefault="008F4593" w:rsidP="009D05E3">
      <w:pPr>
        <w:pStyle w:val="Affb"/>
      </w:pPr>
      <w:r w:rsidRPr="00A5746B">
        <w:rPr>
          <w:szCs w:val="24"/>
        </w:rPr>
        <w:t xml:space="preserve">По данным, приведенным таблицы 33, видно, что в зоне действия </w:t>
      </w:r>
      <w:r w:rsidR="00504481">
        <w:rPr>
          <w:szCs w:val="24"/>
        </w:rPr>
        <w:t>Котельная</w:t>
      </w:r>
      <w:r w:rsidR="00866397" w:rsidRPr="00A5746B">
        <w:rPr>
          <w:szCs w:val="24"/>
        </w:rPr>
        <w:t xml:space="preserve"> (с.Пудем, ул. Горького, 49а, А)</w:t>
      </w:r>
      <w:r w:rsidRPr="00A5746B">
        <w:rPr>
          <w:szCs w:val="24"/>
        </w:rPr>
        <w:t xml:space="preserve"> выявлен дефицитов тепловой мощности. В зонах действия других исто</w:t>
      </w:r>
      <w:r w:rsidRPr="00A5746B">
        <w:rPr>
          <w:szCs w:val="24"/>
        </w:rPr>
        <w:t>ч</w:t>
      </w:r>
      <w:r w:rsidRPr="00A5746B">
        <w:rPr>
          <w:szCs w:val="24"/>
        </w:rPr>
        <w:t xml:space="preserve">ников тепла </w:t>
      </w:r>
      <w:r w:rsidRPr="00A5746B">
        <w:t xml:space="preserve">имеется запас тепловой мощности. </w:t>
      </w:r>
      <w:r w:rsidR="00E472E0" w:rsidRPr="00A5746B">
        <w:t>Для обеспечения эффективной работы системы тепл</w:t>
      </w:r>
      <w:r w:rsidR="00E472E0" w:rsidRPr="00A5746B">
        <w:t>о</w:t>
      </w:r>
      <w:r w:rsidR="00E472E0" w:rsidRPr="00A5746B">
        <w:t>снабжения рекомендуется рассмотреть варианты</w:t>
      </w:r>
      <w:r w:rsidR="001D6DAB" w:rsidRPr="00A5746B">
        <w:t xml:space="preserve"> по снижению потерь тепла в тепловой сети</w:t>
      </w:r>
      <w:r w:rsidR="00E472E0" w:rsidRPr="00A5746B">
        <w:t>.</w:t>
      </w:r>
    </w:p>
    <w:p w:rsidR="005D17BC" w:rsidRPr="00A5746B" w:rsidRDefault="005D17BC" w:rsidP="0006129B">
      <w:pPr>
        <w:pStyle w:val="Affb"/>
      </w:pPr>
    </w:p>
    <w:p w:rsidR="00AB0258" w:rsidRPr="00A5746B" w:rsidRDefault="00145BBA" w:rsidP="0006129B">
      <w:pPr>
        <w:pStyle w:val="30"/>
        <w:spacing w:line="240" w:lineRule="auto"/>
        <w:rPr>
          <w:lang w:eastAsia="ru-RU"/>
        </w:rPr>
      </w:pPr>
      <w:bookmarkStart w:id="75" w:name="_Toc121588451"/>
      <w:r w:rsidRPr="00A5746B">
        <w:rPr>
          <w:lang w:eastAsia="ru-RU"/>
        </w:rPr>
        <w:t>6.3</w:t>
      </w:r>
      <w:r w:rsidR="00AB0258" w:rsidRPr="00A5746B">
        <w:rPr>
          <w:lang w:eastAsia="ru-RU"/>
        </w:rPr>
        <w:t xml:space="preserve"> </w:t>
      </w:r>
      <w:r w:rsidRPr="00A5746B">
        <w:rPr>
          <w:lang w:eastAsia="ru-RU"/>
        </w:rPr>
        <w:t>О</w:t>
      </w:r>
      <w:r w:rsidR="005E5DE4" w:rsidRPr="00A5746B">
        <w:rPr>
          <w:lang w:eastAsia="ru-RU"/>
        </w:rPr>
        <w:t>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bookmarkEnd w:id="75"/>
    </w:p>
    <w:p w:rsidR="00793902" w:rsidRPr="00A5746B" w:rsidRDefault="00793902" w:rsidP="0006129B">
      <w:pPr>
        <w:pStyle w:val="Affb"/>
      </w:pPr>
      <w:r w:rsidRPr="00A5746B">
        <w:t>При расчёте гидравлического режима тепловой сети решаются следующие задачи:</w:t>
      </w:r>
    </w:p>
    <w:p w:rsidR="00793902" w:rsidRPr="00A5746B" w:rsidRDefault="00793902" w:rsidP="0006129B">
      <w:pPr>
        <w:pStyle w:val="Affb"/>
        <w:tabs>
          <w:tab w:val="left" w:pos="851"/>
        </w:tabs>
      </w:pPr>
      <w:r w:rsidRPr="00A5746B">
        <w:t>1)</w:t>
      </w:r>
      <w:r w:rsidRPr="00A5746B">
        <w:tab/>
        <w:t>определение диаметров трубопроводов;</w:t>
      </w:r>
    </w:p>
    <w:p w:rsidR="00793902" w:rsidRPr="00A5746B" w:rsidRDefault="00793902" w:rsidP="0006129B">
      <w:pPr>
        <w:pStyle w:val="Affb"/>
        <w:tabs>
          <w:tab w:val="left" w:pos="851"/>
        </w:tabs>
      </w:pPr>
      <w:r w:rsidRPr="00A5746B">
        <w:t>2)</w:t>
      </w:r>
      <w:r w:rsidRPr="00A5746B">
        <w:tab/>
        <w:t>определение падения давления-напора;</w:t>
      </w:r>
    </w:p>
    <w:p w:rsidR="00793902" w:rsidRPr="00A5746B" w:rsidRDefault="00793902" w:rsidP="0006129B">
      <w:pPr>
        <w:pStyle w:val="Affb"/>
        <w:tabs>
          <w:tab w:val="left" w:pos="851"/>
        </w:tabs>
      </w:pPr>
      <w:r w:rsidRPr="00A5746B">
        <w:t>3)</w:t>
      </w:r>
      <w:r w:rsidRPr="00A5746B">
        <w:tab/>
        <w:t>определение действующих напоров в различных точках сети;</w:t>
      </w:r>
    </w:p>
    <w:p w:rsidR="00793902" w:rsidRPr="00A5746B" w:rsidRDefault="00793902" w:rsidP="0006129B">
      <w:pPr>
        <w:pStyle w:val="Affb"/>
        <w:tabs>
          <w:tab w:val="left" w:pos="851"/>
        </w:tabs>
      </w:pPr>
      <w:r w:rsidRPr="00A5746B">
        <w:t>4)</w:t>
      </w:r>
      <w:r w:rsidRPr="00A5746B">
        <w:tab/>
        <w:t>определение допустимых давлений в трубопроводах при различных режимах работы и состояниях теплосети.</w:t>
      </w:r>
    </w:p>
    <w:p w:rsidR="00793902" w:rsidRPr="00A5746B" w:rsidRDefault="00793902" w:rsidP="0006129B">
      <w:pPr>
        <w:pStyle w:val="Affb"/>
      </w:pPr>
      <w:r w:rsidRPr="00A5746B">
        <w:t>При проведении гидравлических расчетов используются схемы и геодезический профиль теплотрассы, с указанием размещения источников теплоснабжения, потребителей теплоты и расчетных нагрузок.</w:t>
      </w:r>
    </w:p>
    <w:p w:rsidR="00793902" w:rsidRPr="00A5746B" w:rsidRDefault="00793902" w:rsidP="0006129B">
      <w:pPr>
        <w:pStyle w:val="Affb"/>
      </w:pPr>
      <w:r w:rsidRPr="00A5746B">
        <w:t>При проектировании и в эксплуатационной практике для учета взаимного влияния геод</w:t>
      </w:r>
      <w:r w:rsidRPr="00A5746B">
        <w:t>е</w:t>
      </w:r>
      <w:r w:rsidRPr="00A5746B">
        <w:t>зического профиля района, высоты абонентских систем, действующих напоров в тепловой сети пользуются пьезометрическими графиками. По ним нетрудно определить напор (давление) и располагаемое давление в любой точке сети и в абонентской системе для динамического и</w:t>
      </w:r>
      <w:r w:rsidR="00145BBA" w:rsidRPr="00A5746B">
        <w:t xml:space="preserve"> ст</w:t>
      </w:r>
      <w:r w:rsidR="00145BBA" w:rsidRPr="00A5746B">
        <w:t>а</w:t>
      </w:r>
      <w:r w:rsidR="00145BBA" w:rsidRPr="00A5746B">
        <w:t>тического состояния системы:</w:t>
      </w:r>
    </w:p>
    <w:p w:rsidR="00793902" w:rsidRPr="00A5746B" w:rsidRDefault="00145BBA" w:rsidP="0006129B">
      <w:pPr>
        <w:pStyle w:val="Affb"/>
        <w:tabs>
          <w:tab w:val="left" w:pos="851"/>
        </w:tabs>
      </w:pPr>
      <w:r w:rsidRPr="00A5746B">
        <w:t>1)</w:t>
      </w:r>
      <w:r w:rsidR="00793902" w:rsidRPr="00A5746B">
        <w:tab/>
      </w:r>
      <w:r w:rsidRPr="00A5746B">
        <w:t>д</w:t>
      </w:r>
      <w:r w:rsidR="00793902" w:rsidRPr="00A5746B">
        <w:t>авление (напор) в любой точке обратной магистрали не должно быть выше допуска</w:t>
      </w:r>
      <w:r w:rsidR="00793902" w:rsidRPr="00A5746B">
        <w:t>е</w:t>
      </w:r>
      <w:r w:rsidR="00793902" w:rsidRPr="00A5746B">
        <w:t>мого рабоч</w:t>
      </w:r>
      <w:r w:rsidRPr="00A5746B">
        <w:t>его давления в местных системах;</w:t>
      </w:r>
    </w:p>
    <w:p w:rsidR="00793902" w:rsidRPr="00A5746B" w:rsidRDefault="00145BBA" w:rsidP="0006129B">
      <w:pPr>
        <w:pStyle w:val="Affb"/>
        <w:tabs>
          <w:tab w:val="left" w:pos="851"/>
        </w:tabs>
      </w:pPr>
      <w:r w:rsidRPr="00A5746B">
        <w:t>2)</w:t>
      </w:r>
      <w:r w:rsidR="00793902" w:rsidRPr="00A5746B">
        <w:tab/>
      </w:r>
      <w:r w:rsidRPr="00A5746B">
        <w:t>д</w:t>
      </w:r>
      <w:r w:rsidR="00793902" w:rsidRPr="00A5746B">
        <w:t>авление в обратном трубопроводе должно обеспечить залив водой верхних линий и пр</w:t>
      </w:r>
      <w:r w:rsidRPr="00A5746B">
        <w:t>иборов местных систем отопления;</w:t>
      </w:r>
    </w:p>
    <w:p w:rsidR="00793902" w:rsidRPr="00A5746B" w:rsidRDefault="00145BBA" w:rsidP="0006129B">
      <w:pPr>
        <w:pStyle w:val="Affb"/>
        <w:tabs>
          <w:tab w:val="left" w:pos="851"/>
        </w:tabs>
      </w:pPr>
      <w:r w:rsidRPr="00A5746B">
        <w:t>3)</w:t>
      </w:r>
      <w:r w:rsidR="00793902" w:rsidRPr="00A5746B">
        <w:tab/>
      </w:r>
      <w:r w:rsidRPr="00A5746B">
        <w:t>д</w:t>
      </w:r>
      <w:r w:rsidR="00793902" w:rsidRPr="00A5746B">
        <w:t xml:space="preserve">авление в обратной магистрали во избежание образования вакуума не должно быть ниже 0,05-0,1 МПа (5-10 </w:t>
      </w:r>
      <w:r w:rsidRPr="00A5746B">
        <w:t>м вод.ст.);</w:t>
      </w:r>
    </w:p>
    <w:p w:rsidR="00793902" w:rsidRPr="00A5746B" w:rsidRDefault="00145BBA" w:rsidP="0006129B">
      <w:pPr>
        <w:pStyle w:val="Affb"/>
        <w:tabs>
          <w:tab w:val="left" w:pos="851"/>
        </w:tabs>
      </w:pPr>
      <w:r w:rsidRPr="00A5746B">
        <w:t>4)</w:t>
      </w:r>
      <w:r w:rsidR="00793902" w:rsidRPr="00A5746B">
        <w:tab/>
      </w:r>
      <w:r w:rsidRPr="00A5746B">
        <w:t>д</w:t>
      </w:r>
      <w:r w:rsidR="00793902" w:rsidRPr="00A5746B">
        <w:t>авление на всасывающей стороне сетевого насоса не должно б</w:t>
      </w:r>
      <w:r w:rsidRPr="00A5746B">
        <w:t>ыть ниже 0,05 МПа (5 м вод.ст.);</w:t>
      </w:r>
    </w:p>
    <w:p w:rsidR="00793902" w:rsidRPr="00A5746B" w:rsidRDefault="00145BBA" w:rsidP="0006129B">
      <w:pPr>
        <w:pStyle w:val="Affb"/>
        <w:tabs>
          <w:tab w:val="left" w:pos="851"/>
        </w:tabs>
      </w:pPr>
      <w:r w:rsidRPr="00A5746B">
        <w:t>5)</w:t>
      </w:r>
      <w:r w:rsidR="00793902" w:rsidRPr="00A5746B">
        <w:tab/>
      </w:r>
      <w:r w:rsidRPr="00A5746B">
        <w:t>д</w:t>
      </w:r>
      <w:r w:rsidR="00793902" w:rsidRPr="00A5746B">
        <w:t>авление в любой точке подающего трубопровода должно быть выше давления вск</w:t>
      </w:r>
      <w:r w:rsidR="00793902" w:rsidRPr="00A5746B">
        <w:t>и</w:t>
      </w:r>
      <w:r w:rsidR="00793902" w:rsidRPr="00A5746B">
        <w:t>пания при максима</w:t>
      </w:r>
      <w:r w:rsidRPr="00A5746B">
        <w:t>льной температуре теплоносителя;</w:t>
      </w:r>
    </w:p>
    <w:p w:rsidR="00793902" w:rsidRPr="00A5746B" w:rsidRDefault="00145BBA" w:rsidP="0006129B">
      <w:pPr>
        <w:pStyle w:val="Affb"/>
        <w:tabs>
          <w:tab w:val="left" w:pos="851"/>
        </w:tabs>
      </w:pPr>
      <w:r w:rsidRPr="00A5746B">
        <w:t>6)</w:t>
      </w:r>
      <w:r w:rsidR="00793902" w:rsidRPr="00A5746B">
        <w:tab/>
      </w:r>
      <w:r w:rsidRPr="00A5746B">
        <w:t>р</w:t>
      </w:r>
      <w:r w:rsidR="00793902" w:rsidRPr="00A5746B">
        <w:t>асполагаемый напор в конечной точке сети должен быть равен или больше расчетной потери напора на абонентском вводе при расчетном пропуске теплоносителя.</w:t>
      </w:r>
    </w:p>
    <w:p w:rsidR="00261DE3" w:rsidRPr="00A5746B" w:rsidRDefault="00261DE3" w:rsidP="0006129B">
      <w:pPr>
        <w:tabs>
          <w:tab w:val="left" w:pos="0"/>
        </w:tabs>
        <w:ind w:firstLine="567"/>
        <w:rPr>
          <w:rFonts w:eastAsia="Times New Roman"/>
          <w:szCs w:val="24"/>
          <w:lang w:eastAsia="ru-RU"/>
        </w:rPr>
      </w:pPr>
      <w:r w:rsidRPr="00A5746B">
        <w:rPr>
          <w:rFonts w:eastAsia="Times New Roman"/>
          <w:szCs w:val="24"/>
          <w:lang w:eastAsia="ru-RU"/>
        </w:rPr>
        <w:t>При существующих теплогидравлических режимах, располагаемых перепадов даже у с</w:t>
      </w:r>
      <w:r w:rsidRPr="00A5746B">
        <w:rPr>
          <w:rFonts w:eastAsia="Times New Roman"/>
          <w:szCs w:val="24"/>
          <w:lang w:eastAsia="ru-RU"/>
        </w:rPr>
        <w:t>а</w:t>
      </w:r>
      <w:r w:rsidRPr="00A5746B">
        <w:rPr>
          <w:rFonts w:eastAsia="Times New Roman"/>
          <w:szCs w:val="24"/>
          <w:lang w:eastAsia="ru-RU"/>
        </w:rPr>
        <w:t>мых удаленных потребителей достаточно для обеспечения качественной услуги теплоснабж</w:t>
      </w:r>
      <w:r w:rsidRPr="00A5746B">
        <w:rPr>
          <w:rFonts w:eastAsia="Times New Roman"/>
          <w:szCs w:val="24"/>
          <w:lang w:eastAsia="ru-RU"/>
        </w:rPr>
        <w:t>е</w:t>
      </w:r>
      <w:r w:rsidRPr="00A5746B">
        <w:rPr>
          <w:rFonts w:eastAsia="Times New Roman"/>
          <w:szCs w:val="24"/>
          <w:lang w:eastAsia="ru-RU"/>
        </w:rPr>
        <w:t>ния.</w:t>
      </w:r>
    </w:p>
    <w:p w:rsidR="0008181F" w:rsidRPr="00A5746B" w:rsidRDefault="0008181F" w:rsidP="0006129B">
      <w:pPr>
        <w:tabs>
          <w:tab w:val="left" w:pos="0"/>
        </w:tabs>
        <w:ind w:firstLine="567"/>
        <w:rPr>
          <w:rFonts w:eastAsia="Times New Roman"/>
          <w:szCs w:val="24"/>
          <w:lang w:eastAsia="ru-RU"/>
        </w:rPr>
      </w:pPr>
    </w:p>
    <w:p w:rsidR="00AB0258" w:rsidRPr="00A5746B" w:rsidRDefault="00145BBA" w:rsidP="0006129B">
      <w:pPr>
        <w:pStyle w:val="30"/>
        <w:spacing w:line="240" w:lineRule="auto"/>
        <w:rPr>
          <w:lang w:eastAsia="ru-RU"/>
        </w:rPr>
      </w:pPr>
      <w:bookmarkStart w:id="76" w:name="_Toc121588452"/>
      <w:r w:rsidRPr="00A5746B">
        <w:rPr>
          <w:lang w:eastAsia="ru-RU"/>
        </w:rPr>
        <w:t>6.4</w:t>
      </w:r>
      <w:r w:rsidR="00AB0258" w:rsidRPr="00A5746B">
        <w:rPr>
          <w:lang w:eastAsia="ru-RU"/>
        </w:rPr>
        <w:t xml:space="preserve"> </w:t>
      </w:r>
      <w:r w:rsidRPr="00A5746B">
        <w:rPr>
          <w:lang w:eastAsia="ru-RU"/>
        </w:rPr>
        <w:t>О</w:t>
      </w:r>
      <w:r w:rsidR="005E5DE4" w:rsidRPr="00A5746B">
        <w:rPr>
          <w:lang w:eastAsia="ru-RU"/>
        </w:rPr>
        <w:t>писание причины возникновения дефицитов тепловой мощности и последствий влияния дефицитов на качество теплоснабжения</w:t>
      </w:r>
      <w:bookmarkEnd w:id="76"/>
    </w:p>
    <w:p w:rsidR="00634265" w:rsidRPr="00A5746B" w:rsidRDefault="008F4593" w:rsidP="0006129B">
      <w:pPr>
        <w:tabs>
          <w:tab w:val="left" w:pos="0"/>
        </w:tabs>
        <w:ind w:firstLine="709"/>
      </w:pPr>
      <w:r w:rsidRPr="00A5746B">
        <w:rPr>
          <w:szCs w:val="24"/>
        </w:rPr>
        <w:t xml:space="preserve">По данным, приведенным таблицы 33, видно, что в зоне действия </w:t>
      </w:r>
      <w:r w:rsidR="00504481">
        <w:rPr>
          <w:szCs w:val="24"/>
        </w:rPr>
        <w:t>Котельная</w:t>
      </w:r>
      <w:r w:rsidR="00D4116F" w:rsidRPr="00A5746B">
        <w:rPr>
          <w:szCs w:val="24"/>
        </w:rPr>
        <w:t xml:space="preserve"> (с.Пудем, ул. Горького, 49а, А)</w:t>
      </w:r>
      <w:r w:rsidRPr="00A5746B">
        <w:rPr>
          <w:szCs w:val="24"/>
        </w:rPr>
        <w:t xml:space="preserve"> выявлен дефицитов тепловой мощности. В зонах действия других исто</w:t>
      </w:r>
      <w:r w:rsidRPr="00A5746B">
        <w:rPr>
          <w:szCs w:val="24"/>
        </w:rPr>
        <w:t>ч</w:t>
      </w:r>
      <w:r w:rsidRPr="00A5746B">
        <w:rPr>
          <w:szCs w:val="24"/>
        </w:rPr>
        <w:t xml:space="preserve">ников тепла </w:t>
      </w:r>
      <w:r w:rsidRPr="00A5746B">
        <w:t>имеется запас тепловой мощности.</w:t>
      </w:r>
    </w:p>
    <w:p w:rsidR="008F4593" w:rsidRPr="00A5746B" w:rsidRDefault="008F4593" w:rsidP="008F4593">
      <w:pPr>
        <w:pStyle w:val="Affb"/>
      </w:pPr>
      <w:r w:rsidRPr="00A5746B">
        <w:t xml:space="preserve">Дефицит тепловой мощности имеет двойственную природу - при отсутствии приборного учёта потребленного тепла его количество определяется по проектным данным, которые часто значительно </w:t>
      </w:r>
      <w:r w:rsidRPr="00A5746B">
        <w:rPr>
          <w:i/>
        </w:rPr>
        <w:t>завышены</w:t>
      </w:r>
      <w:r w:rsidRPr="00A5746B">
        <w:t>. После установки узлов учёта тепловой энергии у потребителей расчё</w:t>
      </w:r>
      <w:r w:rsidRPr="00A5746B">
        <w:t>т</w:t>
      </w:r>
      <w:r w:rsidRPr="00A5746B">
        <w:t>ный дефицит снижается до реального нуля.</w:t>
      </w:r>
    </w:p>
    <w:p w:rsidR="008F4593" w:rsidRPr="00A5746B" w:rsidRDefault="008F4593" w:rsidP="008F4593">
      <w:pPr>
        <w:pStyle w:val="Affb"/>
      </w:pPr>
      <w:r w:rsidRPr="00A5746B">
        <w:lastRenderedPageBreak/>
        <w:t>Второе обстоятельство, обуславливающее возникновение дефицита - подключение новых потребителей, не обеспеченных мощностями на источнике теплоснабжения.</w:t>
      </w:r>
    </w:p>
    <w:p w:rsidR="008F4593" w:rsidRPr="00A5746B" w:rsidRDefault="008F4593" w:rsidP="008F4593">
      <w:pPr>
        <w:pStyle w:val="Affb"/>
      </w:pPr>
      <w:r w:rsidRPr="00A5746B">
        <w:t>Основные причины возникновения дефицита тепловой мощности:</w:t>
      </w:r>
    </w:p>
    <w:p w:rsidR="008F4593" w:rsidRPr="00A5746B" w:rsidRDefault="008F4593" w:rsidP="008F4593">
      <w:pPr>
        <w:pStyle w:val="Affb"/>
        <w:ind w:left="567" w:firstLine="0"/>
      </w:pPr>
      <w:r w:rsidRPr="00A5746B">
        <w:t>1) недостаточно тепловой мощности тепловых источников (котельных);</w:t>
      </w:r>
    </w:p>
    <w:p w:rsidR="008F4593" w:rsidRPr="00A5746B" w:rsidRDefault="008F4593" w:rsidP="008F4593">
      <w:pPr>
        <w:pStyle w:val="Affb"/>
        <w:ind w:left="567" w:firstLine="0"/>
      </w:pPr>
      <w:r w:rsidRPr="00A5746B">
        <w:t xml:space="preserve">2) большие потери в тепловых сетях. </w:t>
      </w:r>
    </w:p>
    <w:p w:rsidR="008F4593" w:rsidRPr="00A5746B" w:rsidRDefault="008F4593" w:rsidP="008F4593">
      <w:pPr>
        <w:pStyle w:val="Affb"/>
      </w:pPr>
      <w:r w:rsidRPr="00A5746B">
        <w:t>Последствия имеющегося дефицита тепловой мощности котельных практически нево</w:t>
      </w:r>
      <w:r w:rsidRPr="00A5746B">
        <w:t>з</w:t>
      </w:r>
      <w:r w:rsidRPr="00A5746B">
        <w:t>можно оценить и проверить, поскольку отсутствие приборов учета тепловой энергии у потр</w:t>
      </w:r>
      <w:r w:rsidRPr="00A5746B">
        <w:t>е</w:t>
      </w:r>
      <w:r w:rsidRPr="00A5746B">
        <w:t>бителей, не стимулирует теплоснабжающую организацию к приведению системы теплоснабж</w:t>
      </w:r>
      <w:r w:rsidRPr="00A5746B">
        <w:t>е</w:t>
      </w:r>
      <w:r w:rsidRPr="00A5746B">
        <w:t>ния в соответствие с нормативными требованиями.</w:t>
      </w:r>
    </w:p>
    <w:p w:rsidR="008F4593" w:rsidRPr="00A5746B" w:rsidRDefault="008F4593" w:rsidP="008F4593">
      <w:pPr>
        <w:tabs>
          <w:tab w:val="left" w:pos="0"/>
        </w:tabs>
        <w:ind w:firstLine="709"/>
        <w:rPr>
          <w:rFonts w:eastAsia="Times New Roman"/>
          <w:szCs w:val="24"/>
          <w:lang w:eastAsia="ru-RU"/>
        </w:rPr>
      </w:pPr>
    </w:p>
    <w:p w:rsidR="00AB0258" w:rsidRPr="00A5746B" w:rsidRDefault="00145BBA" w:rsidP="0006129B">
      <w:pPr>
        <w:pStyle w:val="30"/>
        <w:spacing w:line="240" w:lineRule="auto"/>
        <w:rPr>
          <w:lang w:eastAsia="ru-RU"/>
        </w:rPr>
      </w:pPr>
      <w:bookmarkStart w:id="77" w:name="_Toc121588453"/>
      <w:r w:rsidRPr="00A5746B">
        <w:rPr>
          <w:lang w:eastAsia="ru-RU"/>
        </w:rPr>
        <w:t>6.5</w:t>
      </w:r>
      <w:r w:rsidR="00AB0258" w:rsidRPr="00A5746B">
        <w:rPr>
          <w:lang w:eastAsia="ru-RU"/>
        </w:rPr>
        <w:t xml:space="preserve"> </w:t>
      </w:r>
      <w:r w:rsidRPr="00A5746B">
        <w:rPr>
          <w:lang w:eastAsia="ru-RU"/>
        </w:rPr>
        <w:t>О</w:t>
      </w:r>
      <w:r w:rsidR="005E5DE4" w:rsidRPr="00A5746B">
        <w:rPr>
          <w:lang w:eastAsia="ru-RU"/>
        </w:rPr>
        <w:t>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bookmarkEnd w:id="77"/>
    </w:p>
    <w:p w:rsidR="008F4593" w:rsidRPr="00A5746B" w:rsidRDefault="0008181F" w:rsidP="008F4593">
      <w:pPr>
        <w:ind w:firstLine="567"/>
      </w:pPr>
      <w:r w:rsidRPr="00A5746B">
        <w:rPr>
          <w:szCs w:val="24"/>
        </w:rPr>
        <w:t>Сведения о резервах тепловой мощности источников теплоснабжения приведены в табл</w:t>
      </w:r>
      <w:r w:rsidRPr="00A5746B">
        <w:rPr>
          <w:szCs w:val="24"/>
        </w:rPr>
        <w:t>и</w:t>
      </w:r>
      <w:r w:rsidRPr="00A5746B">
        <w:rPr>
          <w:szCs w:val="24"/>
        </w:rPr>
        <w:t xml:space="preserve">це </w:t>
      </w:r>
      <w:r w:rsidR="00A5746B">
        <w:rPr>
          <w:szCs w:val="24"/>
        </w:rPr>
        <w:t>2</w:t>
      </w:r>
      <w:r w:rsidR="004C2406" w:rsidRPr="00A5746B">
        <w:rPr>
          <w:szCs w:val="24"/>
        </w:rPr>
        <w:t>3</w:t>
      </w:r>
      <w:r w:rsidRPr="00A5746B">
        <w:rPr>
          <w:szCs w:val="24"/>
        </w:rPr>
        <w:t>.</w:t>
      </w:r>
      <w:r w:rsidR="003F3107" w:rsidRPr="00A5746B">
        <w:rPr>
          <w:szCs w:val="24"/>
        </w:rPr>
        <w:t xml:space="preserve"> </w:t>
      </w:r>
      <w:r w:rsidR="008F4593" w:rsidRPr="00A5746B">
        <w:rPr>
          <w:szCs w:val="24"/>
        </w:rPr>
        <w:t xml:space="preserve">В зонах действия большинства источников тепла </w:t>
      </w:r>
      <w:r w:rsidR="008F4593" w:rsidRPr="00A5746B">
        <w:t>имеется запас тепловой мощности. Для обеспечения эффективной работы системы теплоснабжения рекомендуется рассмотреть вар</w:t>
      </w:r>
      <w:r w:rsidR="008F4593" w:rsidRPr="00A5746B">
        <w:t>и</w:t>
      </w:r>
      <w:r w:rsidR="008F4593" w:rsidRPr="00A5746B">
        <w:t>анты по снижению потерь тепла в тепловой сети.</w:t>
      </w:r>
    </w:p>
    <w:p w:rsidR="008F4593" w:rsidRPr="00A5746B" w:rsidRDefault="008F4593" w:rsidP="0006129B">
      <w:pPr>
        <w:pStyle w:val="Affb"/>
      </w:pPr>
    </w:p>
    <w:p w:rsidR="005E5DE4" w:rsidRPr="00A5746B" w:rsidRDefault="00B94F28" w:rsidP="0006129B">
      <w:pPr>
        <w:pStyle w:val="Affb"/>
      </w:pPr>
      <w:r w:rsidRPr="00A5746B">
        <w:t xml:space="preserve">На котельных </w:t>
      </w:r>
      <w:r w:rsidR="00EF4F5F" w:rsidRPr="00A5746B">
        <w:t>округа</w:t>
      </w:r>
      <w:r w:rsidR="00DD1B05" w:rsidRPr="00A5746B">
        <w:t xml:space="preserve"> </w:t>
      </w:r>
      <w:r w:rsidR="005E5DE4" w:rsidRPr="00A5746B">
        <w:t>им</w:t>
      </w:r>
      <w:r w:rsidR="00CC4B60" w:rsidRPr="00A5746B">
        <w:t xml:space="preserve">еется </w:t>
      </w:r>
      <w:r w:rsidR="005E5DE4" w:rsidRPr="00A5746B">
        <w:t xml:space="preserve">запас тепловой мощности. </w:t>
      </w:r>
      <w:r w:rsidR="00CC4B60" w:rsidRPr="00A5746B">
        <w:t>Для обеспечения эффективной работы системы теплоснабжения рекомендуется рассмотреть варианты по снижению потерь тепла в тепловой сети.</w:t>
      </w:r>
    </w:p>
    <w:p w:rsidR="00634265" w:rsidRPr="00A5746B" w:rsidRDefault="00634265" w:rsidP="0006129B">
      <w:pPr>
        <w:ind w:firstLine="709"/>
        <w:rPr>
          <w:szCs w:val="24"/>
        </w:rPr>
      </w:pPr>
    </w:p>
    <w:p w:rsidR="00EA0D24" w:rsidRPr="00A5746B" w:rsidRDefault="00145BBA" w:rsidP="0006129B">
      <w:pPr>
        <w:pStyle w:val="30"/>
        <w:spacing w:line="240" w:lineRule="auto"/>
      </w:pPr>
      <w:bookmarkStart w:id="78" w:name="_Toc32481099"/>
      <w:bookmarkStart w:id="79" w:name="_Toc121588454"/>
      <w:r w:rsidRPr="00A5746B">
        <w:t xml:space="preserve">6.6 </w:t>
      </w:r>
      <w:r w:rsidR="00EA0D24" w:rsidRPr="00A5746B">
        <w:t xml:space="preserve">Изменения, произошедшие в балансах тепловой мощности и тепловой нагрузки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за период, </w:t>
      </w:r>
      <w:r w:rsidR="00042A16" w:rsidRPr="00A5746B">
        <w:t>предшествующий разработке (актуализации) схемы теплоснабжения</w:t>
      </w:r>
      <w:bookmarkEnd w:id="78"/>
      <w:bookmarkEnd w:id="79"/>
    </w:p>
    <w:p w:rsidR="001D6DAB" w:rsidRPr="00A5746B" w:rsidRDefault="001D6DAB" w:rsidP="001D6DAB">
      <w:pPr>
        <w:ind w:firstLine="567"/>
      </w:pPr>
      <w:r w:rsidRPr="00A5746B">
        <w:t xml:space="preserve">На основании полученных данных были актуализированы сведения по балансам тепловой мощности и тепловой нагрузки в зоне действия источника теплоснабжения по состоянию на начало 2022 г. </w:t>
      </w:r>
    </w:p>
    <w:p w:rsidR="00EA0D24" w:rsidRPr="00A5746B" w:rsidRDefault="00EA0D24" w:rsidP="0006129B">
      <w:pPr>
        <w:ind w:firstLine="709"/>
        <w:rPr>
          <w:szCs w:val="24"/>
        </w:rPr>
      </w:pPr>
    </w:p>
    <w:p w:rsidR="00586F7C" w:rsidRPr="00A5746B" w:rsidRDefault="00586F7C" w:rsidP="0006129B">
      <w:pPr>
        <w:pStyle w:val="21"/>
        <w:spacing w:line="240" w:lineRule="auto"/>
        <w:sectPr w:rsidR="00586F7C" w:rsidRPr="00A5746B" w:rsidSect="003B765F">
          <w:pgSz w:w="11906" w:h="16838"/>
          <w:pgMar w:top="1134" w:right="851" w:bottom="1134" w:left="1134" w:header="708" w:footer="708" w:gutter="0"/>
          <w:cols w:space="708"/>
          <w:docGrid w:linePitch="360"/>
        </w:sectPr>
      </w:pPr>
      <w:bookmarkStart w:id="80" w:name="_Toc422303787"/>
    </w:p>
    <w:p w:rsidR="003A5836" w:rsidRPr="00A5746B" w:rsidRDefault="003A5836" w:rsidP="0006129B">
      <w:pPr>
        <w:pStyle w:val="21"/>
        <w:spacing w:line="240" w:lineRule="auto"/>
      </w:pPr>
      <w:bookmarkStart w:id="81" w:name="_Toc121588455"/>
      <w:r w:rsidRPr="00A5746B">
        <w:lastRenderedPageBreak/>
        <w:t xml:space="preserve">Часть 7 </w:t>
      </w:r>
      <w:bookmarkEnd w:id="80"/>
      <w:r w:rsidR="005E5DE4" w:rsidRPr="00A5746B">
        <w:t>Балансы теплоносителя</w:t>
      </w:r>
      <w:bookmarkEnd w:id="81"/>
    </w:p>
    <w:p w:rsidR="00AB0258" w:rsidRPr="00A5746B" w:rsidRDefault="00145BBA" w:rsidP="0006129B">
      <w:pPr>
        <w:pStyle w:val="30"/>
        <w:spacing w:line="240" w:lineRule="auto"/>
        <w:rPr>
          <w:lang w:eastAsia="ru-RU"/>
        </w:rPr>
      </w:pPr>
      <w:bookmarkStart w:id="82" w:name="_Toc121588456"/>
      <w:r w:rsidRPr="00A5746B">
        <w:rPr>
          <w:lang w:eastAsia="ru-RU"/>
        </w:rPr>
        <w:t>7.1</w:t>
      </w:r>
      <w:r w:rsidR="00631856" w:rsidRPr="00A5746B">
        <w:rPr>
          <w:lang w:eastAsia="ru-RU"/>
        </w:rPr>
        <w:t xml:space="preserve"> </w:t>
      </w:r>
      <w:r w:rsidRPr="00A5746B">
        <w:rPr>
          <w:lang w:eastAsia="ru-RU"/>
        </w:rPr>
        <w:t>О</w:t>
      </w:r>
      <w:r w:rsidR="005E5DE4" w:rsidRPr="00A5746B">
        <w:rPr>
          <w:lang w:eastAsia="ru-RU"/>
        </w:rPr>
        <w:t>писание балансов производительности водоподготовительных установок те</w:t>
      </w:r>
      <w:r w:rsidR="005E5DE4" w:rsidRPr="00A5746B">
        <w:rPr>
          <w:lang w:eastAsia="ru-RU"/>
        </w:rPr>
        <w:t>п</w:t>
      </w:r>
      <w:r w:rsidR="005E5DE4" w:rsidRPr="00A5746B">
        <w:rPr>
          <w:lang w:eastAsia="ru-RU"/>
        </w:rPr>
        <w:t>лоносителя для тепловых сетей и максимального потребления теплоносителя в теплои</w:t>
      </w:r>
      <w:r w:rsidR="005E5DE4" w:rsidRPr="00A5746B">
        <w:rPr>
          <w:lang w:eastAsia="ru-RU"/>
        </w:rPr>
        <w:t>с</w:t>
      </w:r>
      <w:r w:rsidR="005E5DE4" w:rsidRPr="00A5746B">
        <w:rPr>
          <w:lang w:eastAsia="ru-RU"/>
        </w:rPr>
        <w:t>пользующих установках потребителей в перспективных зонах действия систем тепл</w:t>
      </w:r>
      <w:r w:rsidR="005E5DE4" w:rsidRPr="00A5746B">
        <w:rPr>
          <w:lang w:eastAsia="ru-RU"/>
        </w:rPr>
        <w:t>о</w:t>
      </w:r>
      <w:r w:rsidR="005E5DE4" w:rsidRPr="00A5746B">
        <w:rPr>
          <w:lang w:eastAsia="ru-RU"/>
        </w:rPr>
        <w:t>снабжения и источников тепловой энергии, в том числе работающих на единую тепловую сеть</w:t>
      </w:r>
      <w:bookmarkEnd w:id="82"/>
    </w:p>
    <w:p w:rsidR="00BE79C6" w:rsidRPr="00A5746B" w:rsidRDefault="00C11A42" w:rsidP="0006129B">
      <w:pPr>
        <w:widowControl w:val="0"/>
        <w:autoSpaceDE w:val="0"/>
        <w:autoSpaceDN w:val="0"/>
        <w:adjustRightInd w:val="0"/>
        <w:ind w:firstLine="567"/>
      </w:pPr>
      <w:r w:rsidRPr="00A5746B">
        <w:t xml:space="preserve">В соответствии с </w:t>
      </w:r>
      <w:r w:rsidR="00793902" w:rsidRPr="00A5746B">
        <w:t>тре</w:t>
      </w:r>
      <w:r w:rsidR="000120E2" w:rsidRPr="00A5746B">
        <w:t>б</w:t>
      </w:r>
      <w:r w:rsidR="00793902" w:rsidRPr="00A5746B">
        <w:t xml:space="preserve">ованиями нормативной </w:t>
      </w:r>
      <w:r w:rsidR="000120E2" w:rsidRPr="00A5746B">
        <w:t>документации</w:t>
      </w:r>
      <w:r w:rsidR="00793902" w:rsidRPr="00A5746B">
        <w:t xml:space="preserve"> система водоподготовки на</w:t>
      </w:r>
      <w:r w:rsidRPr="00A5746B">
        <w:t xml:space="preserve"> теплоисточнике должна обеспечивать подачу в тепловую сеть в рабочем режиме воду соотве</w:t>
      </w:r>
      <w:r w:rsidRPr="00A5746B">
        <w:t>т</w:t>
      </w:r>
      <w:r w:rsidRPr="00A5746B">
        <w:t>ствующего качества и аварийную подпитку водой из систем хозяйственно-питьевого или пр</w:t>
      </w:r>
      <w:r w:rsidRPr="00A5746B">
        <w:t>о</w:t>
      </w:r>
      <w:r w:rsidRPr="00A5746B">
        <w:t xml:space="preserve">изводственного водопроводов. </w:t>
      </w:r>
    </w:p>
    <w:p w:rsidR="00D4116F" w:rsidRPr="00A5746B" w:rsidRDefault="00D4116F" w:rsidP="0006129B">
      <w:pPr>
        <w:pStyle w:val="Affb"/>
      </w:pPr>
      <w:r w:rsidRPr="00A5746B">
        <w:t>Сведения о наличии систем водоподготовки на источниках теплоснабжения приведены в таблице ниже.</w:t>
      </w:r>
    </w:p>
    <w:p w:rsidR="00D4116F" w:rsidRPr="00A5746B" w:rsidRDefault="00D4116F" w:rsidP="0006129B">
      <w:pPr>
        <w:pStyle w:val="Affb"/>
      </w:pPr>
    </w:p>
    <w:p w:rsidR="00D4116F" w:rsidRPr="00A5746B" w:rsidRDefault="00D4116F" w:rsidP="00D4116F">
      <w:pPr>
        <w:pStyle w:val="aff9"/>
      </w:pPr>
      <w:r w:rsidRPr="00A5746B">
        <w:t xml:space="preserve">Таблица </w:t>
      </w:r>
      <w:fldSimple w:instr=" SEQ Таблица \* ARABIC ">
        <w:r w:rsidR="00A5746B" w:rsidRPr="00A5746B">
          <w:rPr>
            <w:noProof/>
          </w:rPr>
          <w:t>24</w:t>
        </w:r>
      </w:fldSimple>
      <w:r w:rsidRPr="00A5746B">
        <w:t xml:space="preserve"> – Перечень источников централизованного теплоснабжения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6"/>
        <w:gridCol w:w="5630"/>
        <w:gridCol w:w="3191"/>
      </w:tblGrid>
      <w:tr w:rsidR="00D4116F" w:rsidRPr="00A5746B" w:rsidTr="00D4116F">
        <w:trPr>
          <w:trHeight w:val="253"/>
        </w:trPr>
        <w:tc>
          <w:tcPr>
            <w:tcW w:w="649" w:type="pct"/>
            <w:vMerge w:val="restart"/>
            <w:shd w:val="clear" w:color="auto" w:fill="auto"/>
            <w:vAlign w:val="center"/>
            <w:hideMark/>
          </w:tcPr>
          <w:p w:rsidR="00D4116F" w:rsidRPr="00A5746B" w:rsidRDefault="00D4116F" w:rsidP="00D4116F">
            <w:pPr>
              <w:jc w:val="center"/>
              <w:rPr>
                <w:rFonts w:eastAsia="Times New Roman"/>
                <w:b/>
                <w:bCs/>
                <w:sz w:val="22"/>
                <w:lang w:eastAsia="ru-RU"/>
              </w:rPr>
            </w:pPr>
            <w:r w:rsidRPr="00A5746B">
              <w:rPr>
                <w:rFonts w:eastAsia="Times New Roman"/>
                <w:b/>
                <w:bCs/>
                <w:sz w:val="22"/>
                <w:lang w:eastAsia="ru-RU"/>
              </w:rPr>
              <w:t>№ п/п</w:t>
            </w:r>
          </w:p>
        </w:tc>
        <w:tc>
          <w:tcPr>
            <w:tcW w:w="2777" w:type="pct"/>
            <w:vMerge w:val="restart"/>
            <w:shd w:val="clear" w:color="auto" w:fill="auto"/>
            <w:vAlign w:val="center"/>
          </w:tcPr>
          <w:p w:rsidR="00D4116F" w:rsidRPr="00A5746B" w:rsidRDefault="00D4116F" w:rsidP="00D4116F">
            <w:pPr>
              <w:jc w:val="center"/>
              <w:rPr>
                <w:rFonts w:eastAsia="Times New Roman"/>
                <w:b/>
                <w:bCs/>
                <w:sz w:val="22"/>
                <w:lang w:eastAsia="ru-RU"/>
              </w:rPr>
            </w:pPr>
            <w:r w:rsidRPr="00A5746B">
              <w:rPr>
                <w:rFonts w:eastAsia="Times New Roman"/>
                <w:b/>
                <w:bCs/>
                <w:iCs/>
                <w:spacing w:val="-5"/>
                <w:sz w:val="22"/>
              </w:rPr>
              <w:t>Наименование котельной</w:t>
            </w:r>
          </w:p>
        </w:tc>
        <w:tc>
          <w:tcPr>
            <w:tcW w:w="1574" w:type="pct"/>
            <w:vMerge w:val="restart"/>
            <w:shd w:val="clear" w:color="auto" w:fill="auto"/>
            <w:vAlign w:val="center"/>
            <w:hideMark/>
          </w:tcPr>
          <w:p w:rsidR="00D4116F" w:rsidRPr="00A5746B" w:rsidRDefault="00D4116F" w:rsidP="00D4116F">
            <w:pPr>
              <w:jc w:val="center"/>
              <w:rPr>
                <w:rFonts w:eastAsia="Times New Roman"/>
                <w:b/>
                <w:bCs/>
                <w:sz w:val="22"/>
                <w:lang w:eastAsia="ru-RU"/>
              </w:rPr>
            </w:pPr>
            <w:r w:rsidRPr="00A5746B">
              <w:rPr>
                <w:rFonts w:eastAsia="Times New Roman"/>
                <w:b/>
                <w:bCs/>
                <w:sz w:val="22"/>
                <w:lang w:eastAsia="ru-RU"/>
              </w:rPr>
              <w:t>Наличие водоподгот. и её наименование.</w:t>
            </w:r>
          </w:p>
        </w:tc>
      </w:tr>
      <w:tr w:rsidR="00D4116F" w:rsidRPr="00A5746B" w:rsidTr="00D4116F">
        <w:trPr>
          <w:trHeight w:val="253"/>
        </w:trPr>
        <w:tc>
          <w:tcPr>
            <w:tcW w:w="649" w:type="pct"/>
            <w:vMerge/>
            <w:shd w:val="clear" w:color="auto" w:fill="auto"/>
            <w:vAlign w:val="center"/>
            <w:hideMark/>
          </w:tcPr>
          <w:p w:rsidR="00D4116F" w:rsidRPr="00A5746B" w:rsidRDefault="00D4116F" w:rsidP="00D4116F">
            <w:pPr>
              <w:jc w:val="left"/>
              <w:rPr>
                <w:rFonts w:eastAsia="Times New Roman"/>
                <w:b/>
                <w:bCs/>
                <w:sz w:val="22"/>
                <w:lang w:eastAsia="ru-RU"/>
              </w:rPr>
            </w:pPr>
          </w:p>
        </w:tc>
        <w:tc>
          <w:tcPr>
            <w:tcW w:w="2777" w:type="pct"/>
            <w:vMerge/>
            <w:shd w:val="clear" w:color="auto" w:fill="auto"/>
            <w:vAlign w:val="center"/>
          </w:tcPr>
          <w:p w:rsidR="00D4116F" w:rsidRPr="00A5746B" w:rsidRDefault="00D4116F" w:rsidP="00D4116F">
            <w:pPr>
              <w:jc w:val="left"/>
              <w:rPr>
                <w:rFonts w:eastAsia="Times New Roman"/>
                <w:b/>
                <w:bCs/>
                <w:sz w:val="22"/>
                <w:lang w:eastAsia="ru-RU"/>
              </w:rPr>
            </w:pPr>
          </w:p>
        </w:tc>
        <w:tc>
          <w:tcPr>
            <w:tcW w:w="1574" w:type="pct"/>
            <w:vMerge/>
            <w:shd w:val="clear" w:color="auto" w:fill="auto"/>
            <w:vAlign w:val="center"/>
            <w:hideMark/>
          </w:tcPr>
          <w:p w:rsidR="00D4116F" w:rsidRPr="00A5746B" w:rsidRDefault="00D4116F" w:rsidP="00D4116F">
            <w:pPr>
              <w:jc w:val="left"/>
              <w:rPr>
                <w:rFonts w:eastAsia="Times New Roman"/>
                <w:b/>
                <w:bCs/>
                <w:sz w:val="22"/>
                <w:lang w:eastAsia="ru-RU"/>
              </w:rPr>
            </w:pPr>
          </w:p>
        </w:tc>
      </w:tr>
      <w:tr w:rsidR="00D4116F" w:rsidRPr="00A5746B" w:rsidTr="00D4116F">
        <w:trPr>
          <w:trHeight w:val="230"/>
        </w:trPr>
        <w:tc>
          <w:tcPr>
            <w:tcW w:w="649" w:type="pct"/>
            <w:shd w:val="clear" w:color="auto" w:fill="auto"/>
            <w:noWrap/>
            <w:vAlign w:val="center"/>
          </w:tcPr>
          <w:p w:rsidR="00D4116F" w:rsidRPr="00A5746B" w:rsidRDefault="00D4116F" w:rsidP="00D4116F">
            <w:pPr>
              <w:pStyle w:val="ab"/>
              <w:numPr>
                <w:ilvl w:val="0"/>
                <w:numId w:val="28"/>
              </w:numPr>
              <w:ind w:left="0" w:firstLine="0"/>
              <w:jc w:val="center"/>
              <w:rPr>
                <w:rFonts w:eastAsia="Times New Roman"/>
                <w:sz w:val="22"/>
                <w:lang w:eastAsia="ru-RU"/>
              </w:rPr>
            </w:pPr>
          </w:p>
        </w:tc>
        <w:tc>
          <w:tcPr>
            <w:tcW w:w="2777" w:type="pct"/>
            <w:shd w:val="clear" w:color="auto" w:fill="auto"/>
            <w:vAlign w:val="center"/>
          </w:tcPr>
          <w:p w:rsidR="00D4116F" w:rsidRPr="00A5746B" w:rsidRDefault="00D4116F" w:rsidP="00D4116F">
            <w:pPr>
              <w:jc w:val="center"/>
              <w:rPr>
                <w:sz w:val="22"/>
              </w:rPr>
            </w:pPr>
            <w:r w:rsidRPr="00A5746B">
              <w:rPr>
                <w:sz w:val="22"/>
              </w:rPr>
              <w:t>Котельная (п. Яр, ул. Школьная, 6а)</w:t>
            </w:r>
          </w:p>
        </w:tc>
        <w:tc>
          <w:tcPr>
            <w:tcW w:w="1574" w:type="pct"/>
            <w:shd w:val="clear" w:color="auto" w:fill="auto"/>
            <w:vAlign w:val="center"/>
            <w:hideMark/>
          </w:tcPr>
          <w:p w:rsidR="00D4116F" w:rsidRPr="00A5746B" w:rsidRDefault="00D4116F" w:rsidP="00D4116F">
            <w:pPr>
              <w:jc w:val="center"/>
              <w:rPr>
                <w:rFonts w:eastAsia="Times New Roman"/>
                <w:sz w:val="22"/>
                <w:lang w:eastAsia="ru-RU"/>
              </w:rPr>
            </w:pPr>
            <w:r w:rsidRPr="00A5746B">
              <w:rPr>
                <w:rFonts w:eastAsia="Times New Roman"/>
                <w:sz w:val="22"/>
                <w:lang w:eastAsia="ru-RU"/>
              </w:rPr>
              <w:t>Комплекскон НТ-ПД</w:t>
            </w:r>
          </w:p>
        </w:tc>
      </w:tr>
      <w:tr w:rsidR="00D4116F" w:rsidRPr="00A5746B" w:rsidTr="00D4116F">
        <w:trPr>
          <w:trHeight w:val="230"/>
        </w:trPr>
        <w:tc>
          <w:tcPr>
            <w:tcW w:w="649" w:type="pct"/>
            <w:shd w:val="clear" w:color="auto" w:fill="auto"/>
            <w:noWrap/>
            <w:vAlign w:val="center"/>
          </w:tcPr>
          <w:p w:rsidR="00D4116F" w:rsidRPr="00A5746B" w:rsidRDefault="00D4116F" w:rsidP="00D4116F">
            <w:pPr>
              <w:pStyle w:val="ab"/>
              <w:numPr>
                <w:ilvl w:val="0"/>
                <w:numId w:val="28"/>
              </w:numPr>
              <w:ind w:left="0" w:firstLine="0"/>
              <w:jc w:val="center"/>
              <w:rPr>
                <w:rFonts w:eastAsia="Times New Roman"/>
                <w:sz w:val="22"/>
                <w:lang w:eastAsia="ru-RU"/>
              </w:rPr>
            </w:pPr>
          </w:p>
        </w:tc>
        <w:tc>
          <w:tcPr>
            <w:tcW w:w="2777" w:type="pct"/>
            <w:shd w:val="clear" w:color="auto" w:fill="auto"/>
            <w:vAlign w:val="center"/>
          </w:tcPr>
          <w:p w:rsidR="00D4116F" w:rsidRPr="00A5746B" w:rsidRDefault="00D4116F" w:rsidP="00D4116F">
            <w:pPr>
              <w:jc w:val="center"/>
              <w:rPr>
                <w:sz w:val="22"/>
              </w:rPr>
            </w:pPr>
            <w:r w:rsidRPr="00A5746B">
              <w:rPr>
                <w:sz w:val="22"/>
              </w:rPr>
              <w:t>Котельная (с.Дизьмино, ул. Школьная, 26а)</w:t>
            </w:r>
          </w:p>
        </w:tc>
        <w:tc>
          <w:tcPr>
            <w:tcW w:w="1574" w:type="pct"/>
            <w:shd w:val="clear" w:color="auto" w:fill="auto"/>
            <w:noWrap/>
            <w:vAlign w:val="center"/>
            <w:hideMark/>
          </w:tcPr>
          <w:p w:rsidR="00D4116F" w:rsidRPr="00A5746B" w:rsidRDefault="00D4116F" w:rsidP="00D4116F">
            <w:pPr>
              <w:jc w:val="center"/>
              <w:rPr>
                <w:rFonts w:eastAsia="Times New Roman"/>
                <w:sz w:val="22"/>
                <w:lang w:eastAsia="ru-RU"/>
              </w:rPr>
            </w:pPr>
            <w:r w:rsidRPr="00A5746B">
              <w:rPr>
                <w:rFonts w:eastAsia="Times New Roman"/>
                <w:sz w:val="22"/>
                <w:lang w:eastAsia="ru-RU"/>
              </w:rPr>
              <w:t>нет</w:t>
            </w:r>
          </w:p>
        </w:tc>
      </w:tr>
      <w:tr w:rsidR="00D4116F" w:rsidRPr="00A5746B" w:rsidTr="00D4116F">
        <w:trPr>
          <w:trHeight w:val="230"/>
        </w:trPr>
        <w:tc>
          <w:tcPr>
            <w:tcW w:w="649" w:type="pct"/>
            <w:shd w:val="clear" w:color="auto" w:fill="auto"/>
            <w:noWrap/>
            <w:vAlign w:val="center"/>
          </w:tcPr>
          <w:p w:rsidR="00D4116F" w:rsidRPr="00A5746B" w:rsidRDefault="00D4116F" w:rsidP="00D4116F">
            <w:pPr>
              <w:pStyle w:val="ab"/>
              <w:numPr>
                <w:ilvl w:val="0"/>
                <w:numId w:val="28"/>
              </w:numPr>
              <w:ind w:left="0" w:firstLine="0"/>
              <w:jc w:val="center"/>
              <w:rPr>
                <w:rFonts w:eastAsia="Times New Roman"/>
                <w:sz w:val="22"/>
                <w:lang w:eastAsia="ru-RU"/>
              </w:rPr>
            </w:pPr>
          </w:p>
        </w:tc>
        <w:tc>
          <w:tcPr>
            <w:tcW w:w="2777" w:type="pct"/>
            <w:shd w:val="clear" w:color="auto" w:fill="auto"/>
            <w:vAlign w:val="center"/>
            <w:hideMark/>
          </w:tcPr>
          <w:p w:rsidR="00D4116F" w:rsidRPr="00A5746B" w:rsidRDefault="00D4116F" w:rsidP="00D4116F">
            <w:pPr>
              <w:jc w:val="center"/>
              <w:rPr>
                <w:sz w:val="22"/>
              </w:rPr>
            </w:pPr>
            <w:r w:rsidRPr="00A5746B">
              <w:rPr>
                <w:sz w:val="22"/>
              </w:rPr>
              <w:t>Котельная (п.Яр, ул. Советская, 1)</w:t>
            </w:r>
          </w:p>
        </w:tc>
        <w:tc>
          <w:tcPr>
            <w:tcW w:w="1574" w:type="pct"/>
            <w:shd w:val="clear" w:color="auto" w:fill="auto"/>
            <w:noWrap/>
            <w:vAlign w:val="center"/>
            <w:hideMark/>
          </w:tcPr>
          <w:p w:rsidR="00D4116F" w:rsidRPr="00A5746B" w:rsidRDefault="00D4116F" w:rsidP="00D4116F">
            <w:pPr>
              <w:jc w:val="center"/>
              <w:rPr>
                <w:rFonts w:eastAsia="Times New Roman"/>
                <w:sz w:val="22"/>
                <w:lang w:eastAsia="ru-RU"/>
              </w:rPr>
            </w:pPr>
            <w:r w:rsidRPr="00A5746B">
              <w:rPr>
                <w:rFonts w:eastAsia="Times New Roman"/>
                <w:sz w:val="22"/>
                <w:lang w:eastAsia="ru-RU"/>
              </w:rPr>
              <w:t>Химводочистка</w:t>
            </w:r>
          </w:p>
        </w:tc>
      </w:tr>
      <w:tr w:rsidR="00D4116F" w:rsidRPr="00A5746B" w:rsidTr="00D4116F">
        <w:trPr>
          <w:trHeight w:val="230"/>
        </w:trPr>
        <w:tc>
          <w:tcPr>
            <w:tcW w:w="649" w:type="pct"/>
            <w:shd w:val="clear" w:color="auto" w:fill="auto"/>
            <w:noWrap/>
            <w:vAlign w:val="center"/>
          </w:tcPr>
          <w:p w:rsidR="00D4116F" w:rsidRPr="00A5746B" w:rsidRDefault="00D4116F" w:rsidP="00D4116F">
            <w:pPr>
              <w:pStyle w:val="ab"/>
              <w:numPr>
                <w:ilvl w:val="0"/>
                <w:numId w:val="28"/>
              </w:numPr>
              <w:ind w:left="0" w:firstLine="0"/>
              <w:jc w:val="center"/>
              <w:rPr>
                <w:rFonts w:eastAsia="Times New Roman"/>
                <w:sz w:val="22"/>
                <w:lang w:eastAsia="ru-RU"/>
              </w:rPr>
            </w:pPr>
          </w:p>
        </w:tc>
        <w:tc>
          <w:tcPr>
            <w:tcW w:w="2777" w:type="pct"/>
            <w:shd w:val="clear" w:color="auto" w:fill="auto"/>
            <w:vAlign w:val="center"/>
          </w:tcPr>
          <w:p w:rsidR="00D4116F" w:rsidRPr="00A5746B" w:rsidRDefault="00D4116F" w:rsidP="00D4116F">
            <w:pPr>
              <w:jc w:val="center"/>
              <w:rPr>
                <w:sz w:val="22"/>
              </w:rPr>
            </w:pPr>
            <w:r w:rsidRPr="00A5746B">
              <w:rPr>
                <w:sz w:val="22"/>
              </w:rPr>
              <w:t>Котельная (с.Пудем, ул. Гагарина, 2а)</w:t>
            </w:r>
          </w:p>
        </w:tc>
        <w:tc>
          <w:tcPr>
            <w:tcW w:w="1574" w:type="pct"/>
            <w:shd w:val="clear" w:color="auto" w:fill="auto"/>
            <w:vAlign w:val="center"/>
            <w:hideMark/>
          </w:tcPr>
          <w:p w:rsidR="00D4116F" w:rsidRPr="00A5746B" w:rsidRDefault="00D4116F" w:rsidP="00D4116F">
            <w:pPr>
              <w:jc w:val="center"/>
              <w:rPr>
                <w:rFonts w:eastAsia="Times New Roman"/>
                <w:sz w:val="22"/>
                <w:lang w:eastAsia="ru-RU"/>
              </w:rPr>
            </w:pPr>
            <w:r w:rsidRPr="00A5746B">
              <w:rPr>
                <w:rFonts w:eastAsia="Times New Roman"/>
                <w:sz w:val="22"/>
                <w:lang w:eastAsia="ru-RU"/>
              </w:rPr>
              <w:t>Комплекскон НТ</w:t>
            </w:r>
          </w:p>
        </w:tc>
      </w:tr>
      <w:tr w:rsidR="00D4116F" w:rsidRPr="00A5746B" w:rsidTr="00D4116F">
        <w:trPr>
          <w:trHeight w:val="230"/>
        </w:trPr>
        <w:tc>
          <w:tcPr>
            <w:tcW w:w="649" w:type="pct"/>
            <w:shd w:val="clear" w:color="auto" w:fill="auto"/>
            <w:noWrap/>
            <w:vAlign w:val="center"/>
          </w:tcPr>
          <w:p w:rsidR="00D4116F" w:rsidRPr="00A5746B" w:rsidRDefault="00D4116F" w:rsidP="00D4116F">
            <w:pPr>
              <w:pStyle w:val="ab"/>
              <w:numPr>
                <w:ilvl w:val="0"/>
                <w:numId w:val="28"/>
              </w:numPr>
              <w:ind w:left="0" w:firstLine="0"/>
              <w:jc w:val="center"/>
              <w:rPr>
                <w:rFonts w:eastAsia="Times New Roman"/>
                <w:sz w:val="22"/>
                <w:lang w:eastAsia="ru-RU"/>
              </w:rPr>
            </w:pPr>
          </w:p>
        </w:tc>
        <w:tc>
          <w:tcPr>
            <w:tcW w:w="2777" w:type="pct"/>
            <w:shd w:val="clear" w:color="auto" w:fill="auto"/>
            <w:vAlign w:val="center"/>
            <w:hideMark/>
          </w:tcPr>
          <w:p w:rsidR="00D4116F" w:rsidRPr="00A5746B" w:rsidRDefault="00D4116F" w:rsidP="00D4116F">
            <w:pPr>
              <w:jc w:val="center"/>
              <w:rPr>
                <w:sz w:val="22"/>
              </w:rPr>
            </w:pPr>
            <w:r w:rsidRPr="00A5746B">
              <w:rPr>
                <w:sz w:val="22"/>
              </w:rPr>
              <w:t>Котельная (п.Яр, ул. Ф.Васильева, 6а)</w:t>
            </w:r>
          </w:p>
        </w:tc>
        <w:tc>
          <w:tcPr>
            <w:tcW w:w="1574" w:type="pct"/>
            <w:shd w:val="clear" w:color="auto" w:fill="auto"/>
            <w:vAlign w:val="center"/>
            <w:hideMark/>
          </w:tcPr>
          <w:p w:rsidR="00D4116F" w:rsidRPr="00A5746B" w:rsidRDefault="00D4116F" w:rsidP="00D4116F">
            <w:pPr>
              <w:jc w:val="center"/>
              <w:rPr>
                <w:rFonts w:eastAsia="Times New Roman"/>
                <w:sz w:val="22"/>
                <w:lang w:eastAsia="ru-RU"/>
              </w:rPr>
            </w:pPr>
            <w:r w:rsidRPr="00A5746B">
              <w:rPr>
                <w:rFonts w:eastAsia="Times New Roman"/>
                <w:sz w:val="22"/>
                <w:lang w:eastAsia="ru-RU"/>
              </w:rPr>
              <w:t>Комплекскон 6</w:t>
            </w:r>
          </w:p>
        </w:tc>
      </w:tr>
      <w:tr w:rsidR="00D4116F" w:rsidRPr="00A5746B" w:rsidTr="00D4116F">
        <w:trPr>
          <w:trHeight w:val="230"/>
        </w:trPr>
        <w:tc>
          <w:tcPr>
            <w:tcW w:w="649" w:type="pct"/>
            <w:shd w:val="clear" w:color="auto" w:fill="auto"/>
            <w:noWrap/>
            <w:vAlign w:val="center"/>
          </w:tcPr>
          <w:p w:rsidR="00D4116F" w:rsidRPr="00A5746B" w:rsidRDefault="00D4116F" w:rsidP="00D4116F">
            <w:pPr>
              <w:pStyle w:val="ab"/>
              <w:numPr>
                <w:ilvl w:val="0"/>
                <w:numId w:val="28"/>
              </w:numPr>
              <w:ind w:left="0" w:firstLine="0"/>
              <w:jc w:val="center"/>
              <w:rPr>
                <w:rFonts w:eastAsia="Times New Roman"/>
                <w:sz w:val="22"/>
                <w:lang w:eastAsia="ru-RU"/>
              </w:rPr>
            </w:pPr>
          </w:p>
        </w:tc>
        <w:tc>
          <w:tcPr>
            <w:tcW w:w="2777" w:type="pct"/>
            <w:shd w:val="clear" w:color="auto" w:fill="auto"/>
            <w:vAlign w:val="center"/>
            <w:hideMark/>
          </w:tcPr>
          <w:p w:rsidR="00D4116F" w:rsidRPr="00A5746B" w:rsidRDefault="00D4116F" w:rsidP="00D4116F">
            <w:pPr>
              <w:jc w:val="center"/>
              <w:rPr>
                <w:sz w:val="22"/>
              </w:rPr>
            </w:pPr>
            <w:r w:rsidRPr="00A5746B">
              <w:rPr>
                <w:sz w:val="22"/>
              </w:rPr>
              <w:t>Котельная (п.Яр, ул. Ф.Васильева, 29а)</w:t>
            </w:r>
          </w:p>
        </w:tc>
        <w:tc>
          <w:tcPr>
            <w:tcW w:w="1574" w:type="pct"/>
            <w:shd w:val="clear" w:color="auto" w:fill="auto"/>
            <w:vAlign w:val="center"/>
            <w:hideMark/>
          </w:tcPr>
          <w:p w:rsidR="00D4116F" w:rsidRPr="00A5746B" w:rsidRDefault="00D4116F" w:rsidP="00D4116F">
            <w:pPr>
              <w:jc w:val="center"/>
              <w:rPr>
                <w:rFonts w:eastAsia="Times New Roman"/>
                <w:sz w:val="22"/>
                <w:lang w:eastAsia="ru-RU"/>
              </w:rPr>
            </w:pPr>
            <w:r w:rsidRPr="00A5746B">
              <w:rPr>
                <w:rFonts w:eastAsia="Times New Roman"/>
                <w:sz w:val="22"/>
                <w:lang w:eastAsia="ru-RU"/>
              </w:rPr>
              <w:t>Комплекскон НТ</w:t>
            </w:r>
          </w:p>
        </w:tc>
      </w:tr>
      <w:tr w:rsidR="00D4116F" w:rsidRPr="00A5746B" w:rsidTr="00D4116F">
        <w:trPr>
          <w:trHeight w:val="230"/>
        </w:trPr>
        <w:tc>
          <w:tcPr>
            <w:tcW w:w="649" w:type="pct"/>
            <w:shd w:val="clear" w:color="auto" w:fill="auto"/>
            <w:noWrap/>
            <w:vAlign w:val="center"/>
          </w:tcPr>
          <w:p w:rsidR="00D4116F" w:rsidRPr="00A5746B" w:rsidRDefault="00D4116F" w:rsidP="00D4116F">
            <w:pPr>
              <w:pStyle w:val="ab"/>
              <w:numPr>
                <w:ilvl w:val="0"/>
                <w:numId w:val="28"/>
              </w:numPr>
              <w:ind w:left="0" w:firstLine="0"/>
              <w:jc w:val="center"/>
              <w:rPr>
                <w:rFonts w:eastAsia="Times New Roman"/>
                <w:sz w:val="22"/>
                <w:lang w:eastAsia="ru-RU"/>
              </w:rPr>
            </w:pPr>
          </w:p>
        </w:tc>
        <w:tc>
          <w:tcPr>
            <w:tcW w:w="2777" w:type="pct"/>
            <w:shd w:val="clear" w:color="auto" w:fill="auto"/>
            <w:vAlign w:val="center"/>
            <w:hideMark/>
          </w:tcPr>
          <w:p w:rsidR="00D4116F" w:rsidRPr="00A5746B" w:rsidRDefault="00D4116F" w:rsidP="00D4116F">
            <w:pPr>
              <w:jc w:val="center"/>
              <w:rPr>
                <w:sz w:val="22"/>
              </w:rPr>
            </w:pPr>
            <w:r w:rsidRPr="00A5746B">
              <w:rPr>
                <w:sz w:val="22"/>
              </w:rPr>
              <w:t>Котельная (д.Зюино, ул. Школьная, 77а)</w:t>
            </w:r>
          </w:p>
        </w:tc>
        <w:tc>
          <w:tcPr>
            <w:tcW w:w="1574" w:type="pct"/>
            <w:shd w:val="clear" w:color="auto" w:fill="auto"/>
            <w:noWrap/>
            <w:vAlign w:val="center"/>
            <w:hideMark/>
          </w:tcPr>
          <w:p w:rsidR="00D4116F" w:rsidRPr="00A5746B" w:rsidRDefault="00D4116F" w:rsidP="00D4116F">
            <w:pPr>
              <w:jc w:val="center"/>
              <w:rPr>
                <w:rFonts w:eastAsia="Times New Roman"/>
                <w:sz w:val="22"/>
                <w:lang w:eastAsia="ru-RU"/>
              </w:rPr>
            </w:pPr>
            <w:r w:rsidRPr="00A5746B">
              <w:rPr>
                <w:rFonts w:eastAsia="Times New Roman"/>
                <w:sz w:val="22"/>
                <w:lang w:eastAsia="ru-RU"/>
              </w:rPr>
              <w:t>нет</w:t>
            </w:r>
          </w:p>
        </w:tc>
      </w:tr>
      <w:tr w:rsidR="00D4116F" w:rsidRPr="00A5746B" w:rsidTr="00D4116F">
        <w:trPr>
          <w:trHeight w:val="230"/>
        </w:trPr>
        <w:tc>
          <w:tcPr>
            <w:tcW w:w="649" w:type="pct"/>
            <w:shd w:val="clear" w:color="auto" w:fill="auto"/>
            <w:noWrap/>
            <w:vAlign w:val="center"/>
          </w:tcPr>
          <w:p w:rsidR="00D4116F" w:rsidRPr="00A5746B" w:rsidRDefault="00D4116F" w:rsidP="00D4116F">
            <w:pPr>
              <w:pStyle w:val="ab"/>
              <w:numPr>
                <w:ilvl w:val="0"/>
                <w:numId w:val="28"/>
              </w:numPr>
              <w:ind w:left="0" w:firstLine="0"/>
              <w:jc w:val="center"/>
              <w:rPr>
                <w:rFonts w:eastAsia="Times New Roman"/>
                <w:sz w:val="22"/>
                <w:lang w:eastAsia="ru-RU"/>
              </w:rPr>
            </w:pPr>
          </w:p>
        </w:tc>
        <w:tc>
          <w:tcPr>
            <w:tcW w:w="2777" w:type="pct"/>
            <w:shd w:val="clear" w:color="auto" w:fill="auto"/>
            <w:vAlign w:val="center"/>
            <w:hideMark/>
          </w:tcPr>
          <w:p w:rsidR="00D4116F" w:rsidRPr="00A5746B" w:rsidRDefault="00D4116F" w:rsidP="00D4116F">
            <w:pPr>
              <w:jc w:val="center"/>
              <w:rPr>
                <w:sz w:val="22"/>
              </w:rPr>
            </w:pPr>
            <w:r w:rsidRPr="00A5746B">
              <w:rPr>
                <w:sz w:val="22"/>
              </w:rPr>
              <w:t>Котельная (д.Бачумово, ул. Школьная, 17а)</w:t>
            </w:r>
          </w:p>
        </w:tc>
        <w:tc>
          <w:tcPr>
            <w:tcW w:w="1574" w:type="pct"/>
            <w:shd w:val="clear" w:color="auto" w:fill="auto"/>
            <w:vAlign w:val="center"/>
            <w:hideMark/>
          </w:tcPr>
          <w:p w:rsidR="00D4116F" w:rsidRPr="00A5746B" w:rsidRDefault="00D4116F" w:rsidP="00D4116F">
            <w:pPr>
              <w:jc w:val="center"/>
              <w:rPr>
                <w:rFonts w:eastAsia="Times New Roman"/>
                <w:sz w:val="22"/>
                <w:lang w:eastAsia="ru-RU"/>
              </w:rPr>
            </w:pPr>
            <w:r w:rsidRPr="00A5746B">
              <w:rPr>
                <w:rFonts w:eastAsia="Times New Roman"/>
                <w:sz w:val="22"/>
                <w:lang w:eastAsia="ru-RU"/>
              </w:rPr>
              <w:t>Комплекскон НТ</w:t>
            </w:r>
          </w:p>
        </w:tc>
      </w:tr>
      <w:tr w:rsidR="00D4116F" w:rsidRPr="00A5746B" w:rsidTr="00D4116F">
        <w:trPr>
          <w:trHeight w:val="230"/>
        </w:trPr>
        <w:tc>
          <w:tcPr>
            <w:tcW w:w="649" w:type="pct"/>
            <w:shd w:val="clear" w:color="auto" w:fill="auto"/>
            <w:noWrap/>
            <w:vAlign w:val="center"/>
          </w:tcPr>
          <w:p w:rsidR="00D4116F" w:rsidRPr="00A5746B" w:rsidRDefault="00D4116F" w:rsidP="00D4116F">
            <w:pPr>
              <w:pStyle w:val="ab"/>
              <w:numPr>
                <w:ilvl w:val="0"/>
                <w:numId w:val="28"/>
              </w:numPr>
              <w:ind w:left="0" w:firstLine="0"/>
              <w:jc w:val="center"/>
              <w:rPr>
                <w:rFonts w:eastAsia="Times New Roman"/>
                <w:sz w:val="22"/>
                <w:lang w:eastAsia="ru-RU"/>
              </w:rPr>
            </w:pPr>
          </w:p>
        </w:tc>
        <w:tc>
          <w:tcPr>
            <w:tcW w:w="2777" w:type="pct"/>
            <w:shd w:val="clear" w:color="auto" w:fill="auto"/>
            <w:vAlign w:val="center"/>
            <w:hideMark/>
          </w:tcPr>
          <w:p w:rsidR="00D4116F" w:rsidRPr="00A5746B" w:rsidRDefault="00D4116F" w:rsidP="00D4116F">
            <w:pPr>
              <w:jc w:val="center"/>
              <w:rPr>
                <w:sz w:val="22"/>
              </w:rPr>
            </w:pPr>
            <w:r w:rsidRPr="00A5746B">
              <w:rPr>
                <w:sz w:val="22"/>
              </w:rPr>
              <w:t>Котельная (д. Ворца, ул. Чапаевская, 66)</w:t>
            </w:r>
          </w:p>
        </w:tc>
        <w:tc>
          <w:tcPr>
            <w:tcW w:w="1574" w:type="pct"/>
            <w:shd w:val="clear" w:color="auto" w:fill="auto"/>
            <w:vAlign w:val="center"/>
            <w:hideMark/>
          </w:tcPr>
          <w:p w:rsidR="00D4116F" w:rsidRPr="00A5746B" w:rsidRDefault="00D4116F" w:rsidP="00D4116F">
            <w:pPr>
              <w:jc w:val="center"/>
              <w:rPr>
                <w:rFonts w:eastAsia="Times New Roman"/>
                <w:sz w:val="22"/>
                <w:lang w:eastAsia="ru-RU"/>
              </w:rPr>
            </w:pPr>
            <w:r w:rsidRPr="00A5746B">
              <w:rPr>
                <w:rFonts w:eastAsia="Times New Roman"/>
                <w:sz w:val="22"/>
                <w:lang w:eastAsia="ru-RU"/>
              </w:rPr>
              <w:t>Комплекскон НТ</w:t>
            </w:r>
          </w:p>
        </w:tc>
      </w:tr>
      <w:tr w:rsidR="00D4116F" w:rsidRPr="00A5746B" w:rsidTr="00D4116F">
        <w:trPr>
          <w:trHeight w:val="230"/>
        </w:trPr>
        <w:tc>
          <w:tcPr>
            <w:tcW w:w="649" w:type="pct"/>
            <w:shd w:val="clear" w:color="auto" w:fill="auto"/>
            <w:noWrap/>
            <w:vAlign w:val="center"/>
          </w:tcPr>
          <w:p w:rsidR="00D4116F" w:rsidRPr="00A5746B" w:rsidRDefault="00D4116F" w:rsidP="00D4116F">
            <w:pPr>
              <w:pStyle w:val="ab"/>
              <w:numPr>
                <w:ilvl w:val="0"/>
                <w:numId w:val="28"/>
              </w:numPr>
              <w:ind w:left="0" w:firstLine="0"/>
              <w:jc w:val="center"/>
              <w:rPr>
                <w:rFonts w:eastAsia="Times New Roman"/>
                <w:sz w:val="22"/>
                <w:lang w:eastAsia="ru-RU"/>
              </w:rPr>
            </w:pPr>
          </w:p>
        </w:tc>
        <w:tc>
          <w:tcPr>
            <w:tcW w:w="2777" w:type="pct"/>
            <w:shd w:val="clear" w:color="auto" w:fill="auto"/>
            <w:vAlign w:val="center"/>
            <w:hideMark/>
          </w:tcPr>
          <w:p w:rsidR="00D4116F" w:rsidRPr="00A5746B" w:rsidRDefault="00D4116F" w:rsidP="00D4116F">
            <w:pPr>
              <w:jc w:val="center"/>
              <w:rPr>
                <w:sz w:val="22"/>
              </w:rPr>
            </w:pPr>
            <w:r w:rsidRPr="00A5746B">
              <w:rPr>
                <w:sz w:val="22"/>
              </w:rPr>
              <w:t>Котельная (с.Укан, ул. Советская, 15б)</w:t>
            </w:r>
          </w:p>
        </w:tc>
        <w:tc>
          <w:tcPr>
            <w:tcW w:w="1574" w:type="pct"/>
            <w:shd w:val="clear" w:color="auto" w:fill="auto"/>
            <w:vAlign w:val="center"/>
            <w:hideMark/>
          </w:tcPr>
          <w:p w:rsidR="00D4116F" w:rsidRPr="00A5746B" w:rsidRDefault="00D4116F" w:rsidP="00D4116F">
            <w:pPr>
              <w:jc w:val="center"/>
              <w:rPr>
                <w:rFonts w:eastAsia="Times New Roman"/>
                <w:sz w:val="22"/>
                <w:lang w:eastAsia="ru-RU"/>
              </w:rPr>
            </w:pPr>
            <w:r w:rsidRPr="00A5746B">
              <w:rPr>
                <w:rFonts w:eastAsia="Times New Roman"/>
                <w:sz w:val="22"/>
                <w:lang w:eastAsia="ru-RU"/>
              </w:rPr>
              <w:t xml:space="preserve">Комплекскон </w:t>
            </w:r>
          </w:p>
        </w:tc>
      </w:tr>
      <w:tr w:rsidR="00D4116F" w:rsidRPr="00A5746B" w:rsidTr="00D4116F">
        <w:trPr>
          <w:trHeight w:val="230"/>
        </w:trPr>
        <w:tc>
          <w:tcPr>
            <w:tcW w:w="649" w:type="pct"/>
            <w:shd w:val="clear" w:color="auto" w:fill="auto"/>
            <w:noWrap/>
            <w:vAlign w:val="center"/>
          </w:tcPr>
          <w:p w:rsidR="00D4116F" w:rsidRPr="00A5746B" w:rsidRDefault="00D4116F" w:rsidP="00D4116F">
            <w:pPr>
              <w:pStyle w:val="ab"/>
              <w:numPr>
                <w:ilvl w:val="0"/>
                <w:numId w:val="28"/>
              </w:numPr>
              <w:ind w:left="0" w:firstLine="0"/>
              <w:jc w:val="center"/>
              <w:rPr>
                <w:rFonts w:eastAsia="Times New Roman"/>
                <w:sz w:val="22"/>
                <w:lang w:eastAsia="ru-RU"/>
              </w:rPr>
            </w:pPr>
          </w:p>
        </w:tc>
        <w:tc>
          <w:tcPr>
            <w:tcW w:w="2777" w:type="pct"/>
            <w:shd w:val="clear" w:color="auto" w:fill="auto"/>
            <w:vAlign w:val="center"/>
            <w:hideMark/>
          </w:tcPr>
          <w:p w:rsidR="00D4116F" w:rsidRPr="00A5746B" w:rsidRDefault="00D4116F" w:rsidP="00D4116F">
            <w:pPr>
              <w:jc w:val="center"/>
              <w:rPr>
                <w:sz w:val="22"/>
              </w:rPr>
            </w:pPr>
            <w:r w:rsidRPr="00A5746B">
              <w:rPr>
                <w:sz w:val="22"/>
              </w:rPr>
              <w:t>Котельная (п. Яр, ул. Ворошилова, 10ж)</w:t>
            </w:r>
          </w:p>
        </w:tc>
        <w:tc>
          <w:tcPr>
            <w:tcW w:w="1574" w:type="pct"/>
            <w:shd w:val="clear" w:color="auto" w:fill="auto"/>
            <w:noWrap/>
            <w:vAlign w:val="center"/>
            <w:hideMark/>
          </w:tcPr>
          <w:p w:rsidR="00D4116F" w:rsidRPr="00A5746B" w:rsidRDefault="00D4116F" w:rsidP="00D4116F">
            <w:pPr>
              <w:jc w:val="center"/>
              <w:rPr>
                <w:rFonts w:eastAsia="Times New Roman"/>
                <w:sz w:val="22"/>
                <w:lang w:eastAsia="ru-RU"/>
              </w:rPr>
            </w:pPr>
            <w:r w:rsidRPr="00A5746B">
              <w:rPr>
                <w:rFonts w:eastAsia="Times New Roman"/>
                <w:sz w:val="22"/>
                <w:lang w:eastAsia="ru-RU"/>
              </w:rPr>
              <w:t>есть</w:t>
            </w:r>
          </w:p>
        </w:tc>
      </w:tr>
      <w:tr w:rsidR="00D4116F" w:rsidRPr="00A5746B" w:rsidTr="00D4116F">
        <w:trPr>
          <w:trHeight w:val="230"/>
        </w:trPr>
        <w:tc>
          <w:tcPr>
            <w:tcW w:w="649" w:type="pct"/>
            <w:shd w:val="clear" w:color="auto" w:fill="auto"/>
            <w:noWrap/>
            <w:vAlign w:val="center"/>
          </w:tcPr>
          <w:p w:rsidR="00D4116F" w:rsidRPr="00A5746B" w:rsidRDefault="00D4116F" w:rsidP="00D4116F">
            <w:pPr>
              <w:pStyle w:val="ab"/>
              <w:numPr>
                <w:ilvl w:val="0"/>
                <w:numId w:val="28"/>
              </w:numPr>
              <w:ind w:left="0" w:firstLine="0"/>
              <w:jc w:val="center"/>
              <w:rPr>
                <w:rFonts w:eastAsia="Times New Roman"/>
                <w:sz w:val="22"/>
                <w:lang w:eastAsia="ru-RU"/>
              </w:rPr>
            </w:pPr>
          </w:p>
        </w:tc>
        <w:tc>
          <w:tcPr>
            <w:tcW w:w="2777" w:type="pct"/>
            <w:shd w:val="clear" w:color="auto" w:fill="auto"/>
            <w:vAlign w:val="center"/>
            <w:hideMark/>
          </w:tcPr>
          <w:p w:rsidR="00D4116F" w:rsidRPr="00A5746B" w:rsidRDefault="00D4116F" w:rsidP="00D4116F">
            <w:pPr>
              <w:jc w:val="center"/>
              <w:rPr>
                <w:sz w:val="22"/>
              </w:rPr>
            </w:pPr>
            <w:r w:rsidRPr="00A5746B">
              <w:rPr>
                <w:sz w:val="22"/>
              </w:rPr>
              <w:t>Котельная (д.Бармашур, ул. Советская, 42а)</w:t>
            </w:r>
          </w:p>
        </w:tc>
        <w:tc>
          <w:tcPr>
            <w:tcW w:w="1574" w:type="pct"/>
            <w:shd w:val="clear" w:color="auto" w:fill="auto"/>
            <w:vAlign w:val="center"/>
            <w:hideMark/>
          </w:tcPr>
          <w:p w:rsidR="00D4116F" w:rsidRPr="00A5746B" w:rsidRDefault="00D4116F" w:rsidP="00D4116F">
            <w:pPr>
              <w:jc w:val="center"/>
              <w:rPr>
                <w:rFonts w:eastAsia="Times New Roman"/>
                <w:sz w:val="22"/>
                <w:lang w:eastAsia="ru-RU"/>
              </w:rPr>
            </w:pPr>
            <w:r w:rsidRPr="00A5746B">
              <w:rPr>
                <w:rFonts w:eastAsia="Times New Roman"/>
                <w:sz w:val="22"/>
                <w:lang w:eastAsia="ru-RU"/>
              </w:rPr>
              <w:t>нет</w:t>
            </w:r>
          </w:p>
        </w:tc>
      </w:tr>
      <w:tr w:rsidR="00D4116F" w:rsidRPr="00A5746B" w:rsidTr="00D4116F">
        <w:trPr>
          <w:trHeight w:val="230"/>
        </w:trPr>
        <w:tc>
          <w:tcPr>
            <w:tcW w:w="649" w:type="pct"/>
            <w:shd w:val="clear" w:color="auto" w:fill="auto"/>
            <w:noWrap/>
            <w:vAlign w:val="center"/>
          </w:tcPr>
          <w:p w:rsidR="00D4116F" w:rsidRPr="00A5746B" w:rsidRDefault="00D4116F" w:rsidP="00D4116F">
            <w:pPr>
              <w:pStyle w:val="ab"/>
              <w:numPr>
                <w:ilvl w:val="0"/>
                <w:numId w:val="28"/>
              </w:numPr>
              <w:ind w:left="0" w:firstLine="0"/>
              <w:jc w:val="center"/>
              <w:rPr>
                <w:rFonts w:eastAsia="Times New Roman"/>
                <w:sz w:val="22"/>
                <w:lang w:eastAsia="ru-RU"/>
              </w:rPr>
            </w:pPr>
          </w:p>
        </w:tc>
        <w:tc>
          <w:tcPr>
            <w:tcW w:w="2777" w:type="pct"/>
            <w:shd w:val="clear" w:color="auto" w:fill="auto"/>
            <w:vAlign w:val="center"/>
            <w:hideMark/>
          </w:tcPr>
          <w:p w:rsidR="00D4116F" w:rsidRPr="00A5746B" w:rsidRDefault="00D4116F" w:rsidP="00D4116F">
            <w:pPr>
              <w:jc w:val="center"/>
              <w:rPr>
                <w:sz w:val="22"/>
              </w:rPr>
            </w:pPr>
            <w:r w:rsidRPr="00A5746B">
              <w:rPr>
                <w:sz w:val="22"/>
              </w:rPr>
              <w:t>Котельная (п.Яр, ул. Вокзальная, 21Б)</w:t>
            </w:r>
          </w:p>
        </w:tc>
        <w:tc>
          <w:tcPr>
            <w:tcW w:w="1574" w:type="pct"/>
            <w:shd w:val="clear" w:color="auto" w:fill="auto"/>
            <w:noWrap/>
            <w:vAlign w:val="center"/>
            <w:hideMark/>
          </w:tcPr>
          <w:p w:rsidR="00D4116F" w:rsidRPr="00A5746B" w:rsidRDefault="00D4116F" w:rsidP="00D4116F">
            <w:pPr>
              <w:jc w:val="center"/>
              <w:rPr>
                <w:rFonts w:eastAsia="Times New Roman"/>
                <w:sz w:val="22"/>
                <w:lang w:eastAsia="ru-RU"/>
              </w:rPr>
            </w:pPr>
            <w:r w:rsidRPr="00A5746B">
              <w:rPr>
                <w:rFonts w:eastAsia="Times New Roman"/>
                <w:sz w:val="22"/>
                <w:lang w:eastAsia="ru-RU"/>
              </w:rPr>
              <w:t>нет</w:t>
            </w:r>
          </w:p>
        </w:tc>
      </w:tr>
      <w:tr w:rsidR="00D4116F" w:rsidRPr="00A5746B" w:rsidTr="00D4116F">
        <w:tc>
          <w:tcPr>
            <w:tcW w:w="649" w:type="pct"/>
            <w:shd w:val="clear" w:color="auto" w:fill="auto"/>
            <w:vAlign w:val="center"/>
          </w:tcPr>
          <w:p w:rsidR="00D4116F" w:rsidRPr="00A5746B" w:rsidRDefault="00D4116F" w:rsidP="00D4116F">
            <w:pPr>
              <w:pStyle w:val="ab"/>
              <w:numPr>
                <w:ilvl w:val="0"/>
                <w:numId w:val="28"/>
              </w:numPr>
              <w:ind w:left="0" w:firstLine="0"/>
              <w:jc w:val="center"/>
              <w:rPr>
                <w:rFonts w:eastAsia="Times New Roman"/>
                <w:sz w:val="22"/>
                <w:lang w:eastAsia="ru-RU"/>
              </w:rPr>
            </w:pPr>
          </w:p>
        </w:tc>
        <w:tc>
          <w:tcPr>
            <w:tcW w:w="2777" w:type="pct"/>
            <w:shd w:val="clear" w:color="auto" w:fill="auto"/>
            <w:vAlign w:val="center"/>
          </w:tcPr>
          <w:p w:rsidR="00D4116F" w:rsidRPr="00A5746B" w:rsidRDefault="00D4116F" w:rsidP="00D4116F">
            <w:pPr>
              <w:jc w:val="center"/>
              <w:rPr>
                <w:rFonts w:eastAsia="Times New Roman"/>
                <w:sz w:val="22"/>
                <w:lang w:eastAsia="ru-RU"/>
              </w:rPr>
            </w:pPr>
            <w:r w:rsidRPr="00A5746B">
              <w:rPr>
                <w:rFonts w:eastAsia="Times New Roman"/>
                <w:sz w:val="22"/>
                <w:lang w:eastAsia="ru-RU"/>
              </w:rPr>
              <w:t>п. Яр, пер. Яр-пост, 1-1а</w:t>
            </w:r>
          </w:p>
        </w:tc>
        <w:tc>
          <w:tcPr>
            <w:tcW w:w="1574" w:type="pct"/>
            <w:shd w:val="clear" w:color="auto" w:fill="auto"/>
            <w:vAlign w:val="center"/>
          </w:tcPr>
          <w:p w:rsidR="00D4116F" w:rsidRPr="00A5746B" w:rsidRDefault="00D4116F" w:rsidP="00D4116F">
            <w:pPr>
              <w:jc w:val="center"/>
              <w:rPr>
                <w:rFonts w:eastAsia="Times New Roman"/>
                <w:sz w:val="22"/>
                <w:lang w:eastAsia="ru-RU"/>
              </w:rPr>
            </w:pPr>
            <w:r w:rsidRPr="00A5746B">
              <w:rPr>
                <w:rFonts w:eastAsia="Times New Roman"/>
                <w:sz w:val="22"/>
                <w:lang w:eastAsia="ru-RU"/>
              </w:rPr>
              <w:t>нет</w:t>
            </w:r>
          </w:p>
        </w:tc>
      </w:tr>
      <w:tr w:rsidR="00D4116F" w:rsidRPr="00A5746B" w:rsidTr="00D4116F">
        <w:tc>
          <w:tcPr>
            <w:tcW w:w="649" w:type="pct"/>
            <w:shd w:val="clear" w:color="auto" w:fill="auto"/>
            <w:vAlign w:val="center"/>
          </w:tcPr>
          <w:p w:rsidR="00D4116F" w:rsidRPr="00A5746B" w:rsidRDefault="00D4116F" w:rsidP="00D4116F">
            <w:pPr>
              <w:pStyle w:val="ab"/>
              <w:numPr>
                <w:ilvl w:val="0"/>
                <w:numId w:val="28"/>
              </w:numPr>
              <w:ind w:left="0" w:firstLine="0"/>
              <w:jc w:val="center"/>
              <w:rPr>
                <w:rFonts w:eastAsia="Times New Roman"/>
                <w:sz w:val="22"/>
                <w:lang w:eastAsia="ru-RU"/>
              </w:rPr>
            </w:pPr>
          </w:p>
        </w:tc>
        <w:tc>
          <w:tcPr>
            <w:tcW w:w="2777" w:type="pct"/>
            <w:shd w:val="clear" w:color="auto" w:fill="auto"/>
            <w:vAlign w:val="center"/>
          </w:tcPr>
          <w:p w:rsidR="00D4116F" w:rsidRPr="00A5746B" w:rsidRDefault="00504481" w:rsidP="00D4116F">
            <w:pPr>
              <w:jc w:val="center"/>
              <w:rPr>
                <w:sz w:val="22"/>
              </w:rPr>
            </w:pPr>
            <w:r>
              <w:rPr>
                <w:sz w:val="22"/>
              </w:rPr>
              <w:t>Котельная</w:t>
            </w:r>
            <w:r w:rsidR="00D4116F" w:rsidRPr="00A5746B">
              <w:rPr>
                <w:sz w:val="22"/>
              </w:rPr>
              <w:t xml:space="preserve"> (с.Пудем, ул. Горького, 49а, А)</w:t>
            </w:r>
          </w:p>
        </w:tc>
        <w:tc>
          <w:tcPr>
            <w:tcW w:w="1574" w:type="pct"/>
            <w:shd w:val="clear" w:color="auto" w:fill="auto"/>
            <w:vAlign w:val="center"/>
          </w:tcPr>
          <w:p w:rsidR="00D4116F" w:rsidRPr="00A5746B" w:rsidRDefault="00D4116F" w:rsidP="00D4116F">
            <w:pPr>
              <w:jc w:val="center"/>
              <w:rPr>
                <w:rFonts w:eastAsia="Times New Roman"/>
                <w:sz w:val="22"/>
                <w:lang w:eastAsia="ru-RU"/>
              </w:rPr>
            </w:pPr>
            <w:r w:rsidRPr="00A5746B">
              <w:rPr>
                <w:rFonts w:eastAsia="Times New Roman"/>
                <w:sz w:val="22"/>
                <w:lang w:eastAsia="ru-RU"/>
              </w:rPr>
              <w:t>нет</w:t>
            </w:r>
          </w:p>
        </w:tc>
      </w:tr>
      <w:tr w:rsidR="00D4116F" w:rsidRPr="00A5746B" w:rsidTr="00D4116F">
        <w:tc>
          <w:tcPr>
            <w:tcW w:w="649" w:type="pct"/>
            <w:shd w:val="clear" w:color="auto" w:fill="auto"/>
            <w:vAlign w:val="center"/>
          </w:tcPr>
          <w:p w:rsidR="00D4116F" w:rsidRPr="00A5746B" w:rsidRDefault="00D4116F" w:rsidP="00D4116F">
            <w:pPr>
              <w:pStyle w:val="ab"/>
              <w:numPr>
                <w:ilvl w:val="0"/>
                <w:numId w:val="28"/>
              </w:numPr>
              <w:ind w:left="0" w:firstLine="0"/>
              <w:jc w:val="center"/>
              <w:rPr>
                <w:rFonts w:eastAsia="Times New Roman"/>
                <w:sz w:val="22"/>
                <w:lang w:eastAsia="ru-RU"/>
              </w:rPr>
            </w:pPr>
          </w:p>
        </w:tc>
        <w:tc>
          <w:tcPr>
            <w:tcW w:w="2777" w:type="pct"/>
            <w:shd w:val="clear" w:color="auto" w:fill="auto"/>
            <w:vAlign w:val="center"/>
          </w:tcPr>
          <w:p w:rsidR="00D4116F" w:rsidRPr="00A5746B" w:rsidRDefault="00D4116F" w:rsidP="00D4116F">
            <w:pPr>
              <w:jc w:val="center"/>
              <w:rPr>
                <w:sz w:val="22"/>
              </w:rPr>
            </w:pPr>
            <w:r w:rsidRPr="00A5746B">
              <w:rPr>
                <w:sz w:val="22"/>
              </w:rPr>
              <w:t>Котельная (с.Никольское, ул. Центральная, 4)</w:t>
            </w:r>
          </w:p>
        </w:tc>
        <w:tc>
          <w:tcPr>
            <w:tcW w:w="1574" w:type="pct"/>
            <w:shd w:val="clear" w:color="auto" w:fill="auto"/>
            <w:vAlign w:val="center"/>
          </w:tcPr>
          <w:p w:rsidR="00D4116F" w:rsidRPr="00A5746B" w:rsidRDefault="00D4116F" w:rsidP="00D4116F">
            <w:pPr>
              <w:jc w:val="center"/>
              <w:rPr>
                <w:rFonts w:eastAsia="Times New Roman"/>
                <w:sz w:val="22"/>
                <w:lang w:eastAsia="ru-RU"/>
              </w:rPr>
            </w:pPr>
            <w:r w:rsidRPr="00A5746B">
              <w:rPr>
                <w:rFonts w:eastAsia="Times New Roman"/>
                <w:sz w:val="22"/>
                <w:lang w:eastAsia="ru-RU"/>
              </w:rPr>
              <w:t>нет</w:t>
            </w:r>
          </w:p>
        </w:tc>
      </w:tr>
      <w:tr w:rsidR="00D4116F" w:rsidRPr="00A5746B" w:rsidTr="00D4116F">
        <w:tc>
          <w:tcPr>
            <w:tcW w:w="649" w:type="pct"/>
            <w:shd w:val="clear" w:color="auto" w:fill="auto"/>
            <w:vAlign w:val="center"/>
          </w:tcPr>
          <w:p w:rsidR="00D4116F" w:rsidRPr="00A5746B" w:rsidRDefault="00D4116F" w:rsidP="00D4116F">
            <w:pPr>
              <w:pStyle w:val="ab"/>
              <w:numPr>
                <w:ilvl w:val="0"/>
                <w:numId w:val="28"/>
              </w:numPr>
              <w:ind w:left="0" w:firstLine="0"/>
              <w:jc w:val="center"/>
              <w:rPr>
                <w:rFonts w:eastAsia="Times New Roman"/>
                <w:sz w:val="22"/>
                <w:lang w:eastAsia="ru-RU"/>
              </w:rPr>
            </w:pPr>
          </w:p>
        </w:tc>
        <w:tc>
          <w:tcPr>
            <w:tcW w:w="2777" w:type="pct"/>
            <w:shd w:val="clear" w:color="auto" w:fill="auto"/>
            <w:vAlign w:val="center"/>
          </w:tcPr>
          <w:p w:rsidR="00D4116F" w:rsidRPr="00A5746B" w:rsidRDefault="00D4116F" w:rsidP="00D4116F">
            <w:pPr>
              <w:jc w:val="center"/>
              <w:rPr>
                <w:sz w:val="22"/>
              </w:rPr>
            </w:pPr>
            <w:r w:rsidRPr="00A5746B">
              <w:rPr>
                <w:sz w:val="22"/>
              </w:rPr>
              <w:t>Котельная (с.Елово, ул. Школьная, 11а)</w:t>
            </w:r>
          </w:p>
        </w:tc>
        <w:tc>
          <w:tcPr>
            <w:tcW w:w="1574" w:type="pct"/>
            <w:shd w:val="clear" w:color="auto" w:fill="auto"/>
            <w:vAlign w:val="center"/>
          </w:tcPr>
          <w:p w:rsidR="00D4116F" w:rsidRPr="00A5746B" w:rsidRDefault="00D4116F" w:rsidP="00D4116F">
            <w:pPr>
              <w:jc w:val="center"/>
              <w:rPr>
                <w:rFonts w:eastAsia="Times New Roman"/>
                <w:sz w:val="22"/>
                <w:lang w:eastAsia="ru-RU"/>
              </w:rPr>
            </w:pPr>
            <w:r w:rsidRPr="00A5746B">
              <w:rPr>
                <w:rFonts w:eastAsia="Times New Roman"/>
                <w:sz w:val="22"/>
                <w:lang w:eastAsia="ru-RU"/>
              </w:rPr>
              <w:t>нет</w:t>
            </w:r>
          </w:p>
        </w:tc>
      </w:tr>
      <w:tr w:rsidR="00D4116F" w:rsidRPr="00A5746B" w:rsidTr="00D4116F">
        <w:tc>
          <w:tcPr>
            <w:tcW w:w="649" w:type="pct"/>
            <w:shd w:val="clear" w:color="auto" w:fill="auto"/>
            <w:vAlign w:val="center"/>
          </w:tcPr>
          <w:p w:rsidR="00D4116F" w:rsidRPr="00A5746B" w:rsidRDefault="00D4116F" w:rsidP="00D4116F">
            <w:pPr>
              <w:pStyle w:val="ab"/>
              <w:numPr>
                <w:ilvl w:val="0"/>
                <w:numId w:val="28"/>
              </w:numPr>
              <w:ind w:left="0" w:firstLine="0"/>
              <w:jc w:val="center"/>
              <w:rPr>
                <w:rFonts w:eastAsia="Times New Roman"/>
                <w:sz w:val="22"/>
                <w:lang w:eastAsia="ru-RU"/>
              </w:rPr>
            </w:pPr>
          </w:p>
        </w:tc>
        <w:tc>
          <w:tcPr>
            <w:tcW w:w="2777" w:type="pct"/>
            <w:shd w:val="clear" w:color="auto" w:fill="auto"/>
            <w:vAlign w:val="center"/>
          </w:tcPr>
          <w:p w:rsidR="00D4116F" w:rsidRPr="00A5746B" w:rsidRDefault="00D4116F" w:rsidP="00D4116F">
            <w:pPr>
              <w:jc w:val="center"/>
              <w:rPr>
                <w:sz w:val="22"/>
              </w:rPr>
            </w:pPr>
            <w:r w:rsidRPr="00A5746B">
              <w:rPr>
                <w:sz w:val="22"/>
              </w:rPr>
              <w:t>Котельная (п.Яр, ул. Пролетарская, 14)</w:t>
            </w:r>
          </w:p>
        </w:tc>
        <w:tc>
          <w:tcPr>
            <w:tcW w:w="1574" w:type="pct"/>
            <w:shd w:val="clear" w:color="auto" w:fill="auto"/>
            <w:vAlign w:val="center"/>
          </w:tcPr>
          <w:p w:rsidR="00D4116F" w:rsidRPr="00A5746B" w:rsidRDefault="00D4116F" w:rsidP="00D4116F">
            <w:pPr>
              <w:jc w:val="center"/>
              <w:rPr>
                <w:rFonts w:eastAsia="Times New Roman"/>
                <w:sz w:val="22"/>
                <w:lang w:eastAsia="ru-RU"/>
              </w:rPr>
            </w:pPr>
            <w:r w:rsidRPr="00A5746B">
              <w:rPr>
                <w:rFonts w:eastAsia="Times New Roman"/>
                <w:sz w:val="22"/>
                <w:lang w:eastAsia="ru-RU"/>
              </w:rPr>
              <w:t>нет</w:t>
            </w:r>
          </w:p>
        </w:tc>
      </w:tr>
      <w:tr w:rsidR="00D4116F" w:rsidRPr="00A5746B" w:rsidTr="00D4116F">
        <w:tc>
          <w:tcPr>
            <w:tcW w:w="649" w:type="pct"/>
            <w:shd w:val="clear" w:color="auto" w:fill="auto"/>
            <w:vAlign w:val="center"/>
          </w:tcPr>
          <w:p w:rsidR="00D4116F" w:rsidRPr="00A5746B" w:rsidRDefault="00D4116F" w:rsidP="00D4116F">
            <w:pPr>
              <w:pStyle w:val="ab"/>
              <w:numPr>
                <w:ilvl w:val="0"/>
                <w:numId w:val="28"/>
              </w:numPr>
              <w:ind w:left="0" w:firstLine="0"/>
              <w:jc w:val="center"/>
              <w:rPr>
                <w:rFonts w:eastAsia="Times New Roman"/>
                <w:sz w:val="22"/>
                <w:lang w:eastAsia="ru-RU"/>
              </w:rPr>
            </w:pPr>
          </w:p>
        </w:tc>
        <w:tc>
          <w:tcPr>
            <w:tcW w:w="2777" w:type="pct"/>
            <w:shd w:val="clear" w:color="auto" w:fill="auto"/>
            <w:vAlign w:val="center"/>
          </w:tcPr>
          <w:p w:rsidR="00D4116F" w:rsidRPr="00A5746B" w:rsidRDefault="00D4116F" w:rsidP="00D4116F">
            <w:pPr>
              <w:jc w:val="center"/>
              <w:rPr>
                <w:sz w:val="22"/>
              </w:rPr>
            </w:pPr>
            <w:r w:rsidRPr="00A5746B">
              <w:rPr>
                <w:sz w:val="22"/>
              </w:rPr>
              <w:t>Котельная (п.Яр, ул. Горького, 23)</w:t>
            </w:r>
          </w:p>
        </w:tc>
        <w:tc>
          <w:tcPr>
            <w:tcW w:w="1574" w:type="pct"/>
            <w:shd w:val="clear" w:color="auto" w:fill="auto"/>
            <w:vAlign w:val="center"/>
          </w:tcPr>
          <w:p w:rsidR="00D4116F" w:rsidRPr="00A5746B" w:rsidRDefault="00D4116F" w:rsidP="00D4116F">
            <w:pPr>
              <w:jc w:val="center"/>
              <w:rPr>
                <w:rFonts w:eastAsia="Times New Roman"/>
                <w:sz w:val="22"/>
                <w:lang w:eastAsia="ru-RU"/>
              </w:rPr>
            </w:pPr>
            <w:r w:rsidRPr="00A5746B">
              <w:rPr>
                <w:rFonts w:eastAsia="Times New Roman"/>
                <w:sz w:val="22"/>
                <w:lang w:eastAsia="ru-RU"/>
              </w:rPr>
              <w:t>нет</w:t>
            </w:r>
          </w:p>
        </w:tc>
      </w:tr>
    </w:tbl>
    <w:p w:rsidR="00D4116F" w:rsidRPr="00A5746B" w:rsidRDefault="00D4116F" w:rsidP="0006129B">
      <w:pPr>
        <w:pStyle w:val="Affb"/>
      </w:pPr>
    </w:p>
    <w:p w:rsidR="008C71E8" w:rsidRPr="00A5746B" w:rsidRDefault="008C71E8" w:rsidP="0006129B">
      <w:pPr>
        <w:pStyle w:val="Affb"/>
      </w:pPr>
      <w:r w:rsidRPr="00A5746B">
        <w:t>Расхо</w:t>
      </w:r>
      <w:r w:rsidR="00787B99" w:rsidRPr="00A5746B">
        <w:t xml:space="preserve">д </w:t>
      </w:r>
      <w:r w:rsidRPr="00A5746B">
        <w:t>подпиточной воды в рабочем режиме должен компенсировать расчетные (норм</w:t>
      </w:r>
      <w:r w:rsidRPr="00A5746B">
        <w:t>и</w:t>
      </w:r>
      <w:r w:rsidRPr="00A5746B">
        <w:t>руемые) потери сетевой воды в системе теплоснабжения. Расчетные (нормируемые) потери с</w:t>
      </w:r>
      <w:r w:rsidRPr="00A5746B">
        <w:t>е</w:t>
      </w:r>
      <w:r w:rsidRPr="00A5746B">
        <w:t>тевой воды в системе теплоснабжения включают расчетные технологические потери (затраты) сетевой воды и потери сетевой воды с нормативной утечкой из тепловой сети и систем те</w:t>
      </w:r>
      <w:r w:rsidRPr="00A5746B">
        <w:t>п</w:t>
      </w:r>
      <w:r w:rsidRPr="00A5746B">
        <w:t>лопотребления. Среднегодовая утечка теплоносителя (м3/ч) из водяных тепловых сетей должна быть не более 0,25 %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w:t>
      </w:r>
      <w:r w:rsidRPr="00A5746B">
        <w:t>о</w:t>
      </w:r>
      <w:r w:rsidRPr="00A5746B">
        <w:t>снабжения, присоединенных через водоподогреватели). Сезонная норма утечки теплоносителя устанавливается в пределах среднегодового значения. Технологические потери теплоносителя включают количество воды на наполнение трубопроводов и систем теплопотребления при их плановом ремонте и подключении новых участков сети и потребителей, промывку, дезинфе</w:t>
      </w:r>
      <w:r w:rsidRPr="00A5746B">
        <w:t>к</w:t>
      </w:r>
      <w:r w:rsidRPr="00A5746B">
        <w:t>цию, проведение регламентных испытаний трубопроводов и оборудования тепловых сетей. Для компенсации этих расчетных технологических потерь (затрат) сетевой воды, необходима д</w:t>
      </w:r>
      <w:r w:rsidRPr="00A5746B">
        <w:t>о</w:t>
      </w:r>
      <w:r w:rsidRPr="00A5746B">
        <w:t>полнительная производительность водоподготовительной установки и соответствующего об</w:t>
      </w:r>
      <w:r w:rsidRPr="00A5746B">
        <w:t>о</w:t>
      </w:r>
      <w:r w:rsidRPr="00A5746B">
        <w:t xml:space="preserve">рудования (свыше 0,25 % от объема теплосети), которая зависит от интенсивности заполнения трубопроводов. </w:t>
      </w:r>
    </w:p>
    <w:p w:rsidR="00723EFD" w:rsidRPr="00A5746B" w:rsidRDefault="00723EFD" w:rsidP="0006129B">
      <w:pPr>
        <w:pStyle w:val="Affb"/>
      </w:pPr>
      <w:r w:rsidRPr="00A5746B">
        <w:lastRenderedPageBreak/>
        <w:t xml:space="preserve">Балансы потребления теплоносителя теплопотребляющими установками приведены в таблице </w:t>
      </w:r>
      <w:r w:rsidR="00A5746B">
        <w:t>25</w:t>
      </w:r>
      <w:r w:rsidRPr="00A5746B">
        <w:t xml:space="preserve">. </w:t>
      </w:r>
    </w:p>
    <w:p w:rsidR="009F66B5" w:rsidRPr="00A5746B" w:rsidRDefault="009F66B5" w:rsidP="0006129B">
      <w:pPr>
        <w:pStyle w:val="Affb"/>
      </w:pPr>
    </w:p>
    <w:p w:rsidR="00723EFD" w:rsidRPr="00A5746B" w:rsidRDefault="00723EFD" w:rsidP="0006129B">
      <w:pPr>
        <w:widowControl w:val="0"/>
        <w:adjustRightInd w:val="0"/>
        <w:textAlignment w:val="baseline"/>
      </w:pPr>
      <w:r w:rsidRPr="00A5746B">
        <w:rPr>
          <w:rFonts w:eastAsia="Microsoft YaHei"/>
          <w:bCs/>
          <w:spacing w:val="-5"/>
          <w:szCs w:val="18"/>
        </w:rPr>
        <w:t xml:space="preserve">Таблица </w:t>
      </w:r>
      <w:r w:rsidR="008A3CE6" w:rsidRPr="00A5746B">
        <w:rPr>
          <w:rFonts w:eastAsia="Microsoft YaHei"/>
          <w:bCs/>
          <w:spacing w:val="-5"/>
          <w:szCs w:val="18"/>
        </w:rPr>
        <w:fldChar w:fldCharType="begin"/>
      </w:r>
      <w:r w:rsidRPr="00A5746B">
        <w:rPr>
          <w:rFonts w:eastAsia="Microsoft YaHei"/>
          <w:bCs/>
          <w:spacing w:val="-5"/>
          <w:szCs w:val="18"/>
        </w:rPr>
        <w:instrText xml:space="preserve"> SEQ Таблица \* ARABIC </w:instrText>
      </w:r>
      <w:r w:rsidR="008A3CE6" w:rsidRPr="00A5746B">
        <w:rPr>
          <w:rFonts w:eastAsia="Microsoft YaHei"/>
          <w:bCs/>
          <w:spacing w:val="-5"/>
          <w:szCs w:val="18"/>
        </w:rPr>
        <w:fldChar w:fldCharType="separate"/>
      </w:r>
      <w:r w:rsidR="00A5746B" w:rsidRPr="00A5746B">
        <w:rPr>
          <w:rFonts w:eastAsia="Microsoft YaHei"/>
          <w:bCs/>
          <w:noProof/>
          <w:spacing w:val="-5"/>
          <w:szCs w:val="18"/>
        </w:rPr>
        <w:t>25</w:t>
      </w:r>
      <w:r w:rsidR="008A3CE6" w:rsidRPr="00A5746B">
        <w:rPr>
          <w:rFonts w:eastAsia="Microsoft YaHei"/>
          <w:bCs/>
          <w:spacing w:val="-5"/>
          <w:szCs w:val="18"/>
        </w:rPr>
        <w:fldChar w:fldCharType="end"/>
      </w:r>
      <w:r w:rsidRPr="00A5746B">
        <w:rPr>
          <w:rFonts w:eastAsia="Microsoft YaHei"/>
          <w:bCs/>
          <w:spacing w:val="-5"/>
          <w:szCs w:val="18"/>
        </w:rPr>
        <w:t xml:space="preserve"> – </w:t>
      </w:r>
      <w:r w:rsidRPr="00A5746B">
        <w:t>Балансы потребления теплоносителя</w:t>
      </w:r>
    </w:p>
    <w:tbl>
      <w:tblPr>
        <w:tblW w:w="4969"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89"/>
        <w:gridCol w:w="2313"/>
        <w:gridCol w:w="1233"/>
        <w:gridCol w:w="1030"/>
        <w:gridCol w:w="1356"/>
        <w:gridCol w:w="713"/>
        <w:gridCol w:w="1473"/>
        <w:gridCol w:w="1467"/>
      </w:tblGrid>
      <w:tr w:rsidR="00873E8F" w:rsidRPr="00A5746B" w:rsidTr="009D60F7">
        <w:trPr>
          <w:cantSplit/>
          <w:trHeight w:val="461"/>
          <w:tblHeader/>
        </w:trPr>
        <w:tc>
          <w:tcPr>
            <w:tcW w:w="243" w:type="pct"/>
            <w:vMerge w:val="restart"/>
          </w:tcPr>
          <w:p w:rsidR="009F66B5" w:rsidRPr="00A5746B" w:rsidRDefault="009F66B5" w:rsidP="009F66B5">
            <w:pPr>
              <w:jc w:val="center"/>
              <w:rPr>
                <w:sz w:val="20"/>
                <w:szCs w:val="20"/>
              </w:rPr>
            </w:pPr>
            <w:r w:rsidRPr="00A5746B">
              <w:rPr>
                <w:sz w:val="20"/>
                <w:szCs w:val="20"/>
              </w:rPr>
              <w:t>№ п/п</w:t>
            </w:r>
          </w:p>
        </w:tc>
        <w:tc>
          <w:tcPr>
            <w:tcW w:w="1148" w:type="pct"/>
            <w:vMerge w:val="restart"/>
            <w:shd w:val="clear" w:color="auto" w:fill="auto"/>
            <w:vAlign w:val="center"/>
          </w:tcPr>
          <w:p w:rsidR="009F66B5" w:rsidRPr="00A5746B" w:rsidRDefault="009F66B5" w:rsidP="009F66B5">
            <w:pPr>
              <w:jc w:val="center"/>
              <w:rPr>
                <w:sz w:val="20"/>
                <w:szCs w:val="20"/>
              </w:rPr>
            </w:pPr>
            <w:r w:rsidRPr="00A5746B">
              <w:rPr>
                <w:sz w:val="20"/>
                <w:szCs w:val="20"/>
              </w:rPr>
              <w:t>Источник тепловой энергии</w:t>
            </w:r>
          </w:p>
        </w:tc>
        <w:tc>
          <w:tcPr>
            <w:tcW w:w="612" w:type="pct"/>
            <w:vMerge w:val="restart"/>
            <w:vAlign w:val="center"/>
          </w:tcPr>
          <w:p w:rsidR="009F66B5" w:rsidRPr="00A5746B" w:rsidRDefault="009F66B5" w:rsidP="009F66B5">
            <w:pPr>
              <w:widowControl w:val="0"/>
              <w:adjustRightInd w:val="0"/>
              <w:jc w:val="center"/>
              <w:textAlignment w:val="baseline"/>
              <w:rPr>
                <w:rFonts w:eastAsia="Times New Roman"/>
                <w:b/>
                <w:bCs/>
                <w:iCs/>
                <w:spacing w:val="-5"/>
                <w:sz w:val="20"/>
                <w:szCs w:val="20"/>
              </w:rPr>
            </w:pPr>
            <w:r w:rsidRPr="00A5746B">
              <w:rPr>
                <w:rFonts w:eastAsia="Times New Roman"/>
                <w:sz w:val="20"/>
                <w:szCs w:val="20"/>
              </w:rPr>
              <w:t>Присоед</w:t>
            </w:r>
            <w:r w:rsidRPr="00A5746B">
              <w:rPr>
                <w:rFonts w:eastAsia="Times New Roman"/>
                <w:sz w:val="20"/>
                <w:szCs w:val="20"/>
              </w:rPr>
              <w:t>и</w:t>
            </w:r>
            <w:r w:rsidRPr="00A5746B">
              <w:rPr>
                <w:rFonts w:eastAsia="Times New Roman"/>
                <w:sz w:val="20"/>
                <w:szCs w:val="20"/>
              </w:rPr>
              <w:t>ненная тепловая нагрузка, Гкал/час</w:t>
            </w:r>
          </w:p>
        </w:tc>
        <w:tc>
          <w:tcPr>
            <w:tcW w:w="511" w:type="pct"/>
            <w:vMerge w:val="restart"/>
            <w:vAlign w:val="center"/>
          </w:tcPr>
          <w:p w:rsidR="009F66B5" w:rsidRPr="00A5746B" w:rsidRDefault="009F66B5" w:rsidP="009F66B5">
            <w:pPr>
              <w:jc w:val="center"/>
              <w:rPr>
                <w:rFonts w:eastAsia="Times New Roman"/>
                <w:sz w:val="20"/>
                <w:szCs w:val="20"/>
                <w:lang w:eastAsia="ru-RU"/>
              </w:rPr>
            </w:pPr>
            <w:r w:rsidRPr="00A5746B">
              <w:rPr>
                <w:rFonts w:eastAsia="Times New Roman"/>
                <w:sz w:val="20"/>
                <w:szCs w:val="20"/>
                <w:lang w:eastAsia="ru-RU"/>
              </w:rPr>
              <w:t>Объем тепловых сетей, м3</w:t>
            </w:r>
          </w:p>
        </w:tc>
        <w:tc>
          <w:tcPr>
            <w:tcW w:w="673" w:type="pct"/>
            <w:vMerge w:val="restart"/>
            <w:tcBorders>
              <w:right w:val="single" w:sz="4" w:space="0" w:color="auto"/>
            </w:tcBorders>
            <w:shd w:val="clear" w:color="auto" w:fill="auto"/>
            <w:vAlign w:val="center"/>
          </w:tcPr>
          <w:p w:rsidR="009F66B5" w:rsidRPr="00A5746B" w:rsidRDefault="009F66B5" w:rsidP="009F66B5">
            <w:pPr>
              <w:jc w:val="center"/>
              <w:rPr>
                <w:sz w:val="20"/>
                <w:szCs w:val="20"/>
              </w:rPr>
            </w:pPr>
            <w:r w:rsidRPr="00A5746B">
              <w:rPr>
                <w:rFonts w:eastAsia="Times New Roman"/>
                <w:sz w:val="20"/>
                <w:szCs w:val="20"/>
                <w:lang w:eastAsia="ru-RU"/>
              </w:rPr>
              <w:t>Нормативная величина подпиткаи тепловых сетей по СП 124.13330</w:t>
            </w:r>
            <w:r w:rsidRPr="00A5746B">
              <w:rPr>
                <w:sz w:val="20"/>
                <w:szCs w:val="20"/>
              </w:rPr>
              <w:t>, м</w:t>
            </w:r>
            <w:r w:rsidRPr="00A5746B">
              <w:rPr>
                <w:sz w:val="20"/>
                <w:szCs w:val="20"/>
                <w:vertAlign w:val="superscript"/>
              </w:rPr>
              <w:t>3</w:t>
            </w:r>
            <w:r w:rsidRPr="00A5746B">
              <w:rPr>
                <w:sz w:val="20"/>
                <w:szCs w:val="20"/>
              </w:rPr>
              <w:t>/ч</w:t>
            </w:r>
          </w:p>
        </w:tc>
        <w:tc>
          <w:tcPr>
            <w:tcW w:w="1813" w:type="pct"/>
            <w:gridSpan w:val="3"/>
            <w:tcBorders>
              <w:right w:val="single" w:sz="4" w:space="0" w:color="auto"/>
            </w:tcBorders>
          </w:tcPr>
          <w:p w:rsidR="009F66B5" w:rsidRPr="00A5746B" w:rsidRDefault="009F66B5" w:rsidP="009F66B5">
            <w:pPr>
              <w:jc w:val="center"/>
              <w:rPr>
                <w:rFonts w:eastAsia="Times New Roman"/>
                <w:sz w:val="20"/>
                <w:szCs w:val="20"/>
                <w:lang w:eastAsia="ru-RU"/>
              </w:rPr>
            </w:pPr>
            <w:r w:rsidRPr="00A5746B">
              <w:rPr>
                <w:sz w:val="20"/>
                <w:szCs w:val="20"/>
              </w:rPr>
              <w:t>подпитка тепловой</w:t>
            </w:r>
            <w:r w:rsidRPr="00A5746B">
              <w:rPr>
                <w:spacing w:val="-4"/>
                <w:sz w:val="20"/>
                <w:szCs w:val="20"/>
              </w:rPr>
              <w:t xml:space="preserve"> </w:t>
            </w:r>
            <w:r w:rsidRPr="00A5746B">
              <w:rPr>
                <w:sz w:val="20"/>
                <w:szCs w:val="20"/>
              </w:rPr>
              <w:t>сети,</w:t>
            </w:r>
            <w:r w:rsidR="003F3107" w:rsidRPr="00A5746B">
              <w:rPr>
                <w:sz w:val="20"/>
                <w:szCs w:val="20"/>
              </w:rPr>
              <w:t xml:space="preserve"> </w:t>
            </w:r>
            <w:r w:rsidRPr="00A5746B">
              <w:rPr>
                <w:sz w:val="20"/>
                <w:szCs w:val="20"/>
              </w:rPr>
              <w:t>тыс.м³/год,</w:t>
            </w:r>
            <w:r w:rsidRPr="00A5746B">
              <w:rPr>
                <w:spacing w:val="-1"/>
                <w:sz w:val="20"/>
                <w:szCs w:val="20"/>
              </w:rPr>
              <w:t xml:space="preserve"> </w:t>
            </w:r>
            <w:r w:rsidRPr="00A5746B">
              <w:rPr>
                <w:sz w:val="20"/>
                <w:szCs w:val="20"/>
              </w:rPr>
              <w:t>в т.ч.:</w:t>
            </w:r>
          </w:p>
        </w:tc>
      </w:tr>
      <w:tr w:rsidR="00873E8F" w:rsidRPr="00A5746B" w:rsidTr="009D60F7">
        <w:trPr>
          <w:cantSplit/>
          <w:trHeight w:val="461"/>
          <w:tblHeader/>
        </w:trPr>
        <w:tc>
          <w:tcPr>
            <w:tcW w:w="243" w:type="pct"/>
            <w:vMerge/>
          </w:tcPr>
          <w:p w:rsidR="009F66B5" w:rsidRPr="00A5746B" w:rsidRDefault="009F66B5" w:rsidP="009F66B5">
            <w:pPr>
              <w:jc w:val="center"/>
              <w:rPr>
                <w:sz w:val="20"/>
                <w:szCs w:val="20"/>
              </w:rPr>
            </w:pPr>
          </w:p>
        </w:tc>
        <w:tc>
          <w:tcPr>
            <w:tcW w:w="1148" w:type="pct"/>
            <w:vMerge/>
            <w:shd w:val="clear" w:color="auto" w:fill="auto"/>
            <w:vAlign w:val="center"/>
          </w:tcPr>
          <w:p w:rsidR="009F66B5" w:rsidRPr="00A5746B" w:rsidRDefault="009F66B5" w:rsidP="009F66B5">
            <w:pPr>
              <w:jc w:val="center"/>
              <w:rPr>
                <w:sz w:val="20"/>
                <w:szCs w:val="20"/>
              </w:rPr>
            </w:pPr>
          </w:p>
        </w:tc>
        <w:tc>
          <w:tcPr>
            <w:tcW w:w="612" w:type="pct"/>
            <w:vMerge/>
            <w:vAlign w:val="center"/>
          </w:tcPr>
          <w:p w:rsidR="009F66B5" w:rsidRPr="00A5746B" w:rsidRDefault="009F66B5" w:rsidP="009F66B5">
            <w:pPr>
              <w:widowControl w:val="0"/>
              <w:adjustRightInd w:val="0"/>
              <w:jc w:val="center"/>
              <w:textAlignment w:val="baseline"/>
              <w:rPr>
                <w:rFonts w:eastAsia="Times New Roman"/>
                <w:sz w:val="20"/>
                <w:szCs w:val="20"/>
              </w:rPr>
            </w:pPr>
          </w:p>
        </w:tc>
        <w:tc>
          <w:tcPr>
            <w:tcW w:w="511" w:type="pct"/>
            <w:vMerge/>
            <w:vAlign w:val="center"/>
          </w:tcPr>
          <w:p w:rsidR="009F66B5" w:rsidRPr="00A5746B" w:rsidRDefault="009F66B5" w:rsidP="009F66B5">
            <w:pPr>
              <w:jc w:val="center"/>
              <w:rPr>
                <w:rFonts w:eastAsia="Times New Roman"/>
                <w:sz w:val="20"/>
                <w:szCs w:val="20"/>
                <w:lang w:eastAsia="ru-RU"/>
              </w:rPr>
            </w:pPr>
          </w:p>
        </w:tc>
        <w:tc>
          <w:tcPr>
            <w:tcW w:w="673" w:type="pct"/>
            <w:vMerge/>
            <w:tcBorders>
              <w:right w:val="single" w:sz="4" w:space="0" w:color="auto"/>
            </w:tcBorders>
            <w:shd w:val="clear" w:color="auto" w:fill="auto"/>
            <w:vAlign w:val="center"/>
          </w:tcPr>
          <w:p w:rsidR="009F66B5" w:rsidRPr="00A5746B" w:rsidRDefault="009F66B5" w:rsidP="009F66B5">
            <w:pPr>
              <w:jc w:val="center"/>
              <w:rPr>
                <w:rFonts w:eastAsia="Times New Roman"/>
                <w:sz w:val="20"/>
                <w:szCs w:val="20"/>
                <w:lang w:eastAsia="ru-RU"/>
              </w:rPr>
            </w:pPr>
          </w:p>
        </w:tc>
        <w:tc>
          <w:tcPr>
            <w:tcW w:w="354" w:type="pct"/>
            <w:tcBorders>
              <w:right w:val="single" w:sz="4" w:space="0" w:color="auto"/>
            </w:tcBorders>
          </w:tcPr>
          <w:p w:rsidR="009F66B5" w:rsidRPr="00A5746B" w:rsidRDefault="009F66B5" w:rsidP="009F66B5">
            <w:pPr>
              <w:pStyle w:val="TableParagraph"/>
              <w:tabs>
                <w:tab w:val="left" w:pos="4939"/>
                <w:tab w:val="left" w:pos="7045"/>
                <w:tab w:val="left" w:pos="8996"/>
              </w:tabs>
              <w:rPr>
                <w:rFonts w:ascii="Times New Roman" w:hAnsi="Times New Roman"/>
                <w:sz w:val="20"/>
                <w:szCs w:val="20"/>
                <w:lang w:val="ru-RU"/>
              </w:rPr>
            </w:pPr>
            <w:r w:rsidRPr="00A5746B">
              <w:rPr>
                <w:rFonts w:ascii="Times New Roman" w:hAnsi="Times New Roman"/>
                <w:sz w:val="20"/>
                <w:szCs w:val="20"/>
                <w:lang w:val="ru-RU"/>
              </w:rPr>
              <w:t>Всего</w:t>
            </w:r>
            <w:r w:rsidRPr="00A5746B">
              <w:rPr>
                <w:rFonts w:ascii="Times New Roman" w:hAnsi="Times New Roman"/>
                <w:spacing w:val="-1"/>
                <w:sz w:val="20"/>
                <w:szCs w:val="20"/>
                <w:lang w:val="ru-RU"/>
              </w:rPr>
              <w:t xml:space="preserve"> </w:t>
            </w:r>
          </w:p>
        </w:tc>
        <w:tc>
          <w:tcPr>
            <w:tcW w:w="731" w:type="pct"/>
            <w:tcBorders>
              <w:right w:val="single" w:sz="4" w:space="0" w:color="auto"/>
            </w:tcBorders>
          </w:tcPr>
          <w:p w:rsidR="009F66B5" w:rsidRPr="00A5746B" w:rsidRDefault="009F66B5" w:rsidP="009F66B5">
            <w:pPr>
              <w:pStyle w:val="TableParagraph"/>
              <w:tabs>
                <w:tab w:val="left" w:pos="1743"/>
                <w:tab w:val="left" w:pos="2592"/>
                <w:tab w:val="left" w:pos="4994"/>
                <w:tab w:val="left" w:pos="7045"/>
                <w:tab w:val="left" w:pos="8996"/>
              </w:tabs>
              <w:rPr>
                <w:rFonts w:ascii="Times New Roman" w:hAnsi="Times New Roman"/>
                <w:sz w:val="20"/>
                <w:szCs w:val="20"/>
                <w:lang w:val="ru-RU"/>
              </w:rPr>
            </w:pPr>
            <w:r w:rsidRPr="00A5746B">
              <w:rPr>
                <w:rFonts w:ascii="Times New Roman" w:hAnsi="Times New Roman"/>
                <w:sz w:val="20"/>
                <w:szCs w:val="20"/>
                <w:lang w:val="ru-RU"/>
              </w:rPr>
              <w:t>нормативные утечки тепл</w:t>
            </w:r>
            <w:r w:rsidRPr="00A5746B">
              <w:rPr>
                <w:rFonts w:ascii="Times New Roman" w:hAnsi="Times New Roman"/>
                <w:sz w:val="20"/>
                <w:szCs w:val="20"/>
                <w:lang w:val="ru-RU"/>
              </w:rPr>
              <w:t>о</w:t>
            </w:r>
            <w:r w:rsidRPr="00A5746B">
              <w:rPr>
                <w:rFonts w:ascii="Times New Roman" w:hAnsi="Times New Roman"/>
                <w:sz w:val="20"/>
                <w:szCs w:val="20"/>
                <w:lang w:val="ru-RU"/>
              </w:rPr>
              <w:t>носителя</w:t>
            </w:r>
          </w:p>
        </w:tc>
        <w:tc>
          <w:tcPr>
            <w:tcW w:w="728" w:type="pct"/>
            <w:tcBorders>
              <w:right w:val="single" w:sz="4" w:space="0" w:color="auto"/>
            </w:tcBorders>
          </w:tcPr>
          <w:p w:rsidR="009F66B5" w:rsidRPr="00A5746B" w:rsidRDefault="009F66B5" w:rsidP="009F66B5">
            <w:pPr>
              <w:pStyle w:val="TableParagraph"/>
              <w:rPr>
                <w:rFonts w:ascii="Times New Roman" w:eastAsia="Times New Roman" w:hAnsi="Times New Roman"/>
                <w:sz w:val="20"/>
                <w:szCs w:val="20"/>
                <w:lang w:val="ru-RU" w:eastAsia="ru-RU"/>
              </w:rPr>
            </w:pPr>
            <w:r w:rsidRPr="00A5746B">
              <w:rPr>
                <w:rFonts w:ascii="Times New Roman" w:hAnsi="Times New Roman"/>
                <w:sz w:val="20"/>
                <w:szCs w:val="20"/>
                <w:lang w:val="ru-RU"/>
              </w:rPr>
              <w:t>-</w:t>
            </w:r>
            <w:r w:rsidRPr="00A5746B">
              <w:rPr>
                <w:rFonts w:ascii="Times New Roman" w:hAnsi="Times New Roman"/>
                <w:spacing w:val="15"/>
                <w:sz w:val="20"/>
                <w:szCs w:val="20"/>
                <w:lang w:val="ru-RU"/>
              </w:rPr>
              <w:t xml:space="preserve"> </w:t>
            </w:r>
            <w:r w:rsidRPr="00A5746B">
              <w:rPr>
                <w:rFonts w:ascii="Times New Roman" w:hAnsi="Times New Roman"/>
                <w:sz w:val="20"/>
                <w:szCs w:val="20"/>
                <w:lang w:val="ru-RU"/>
              </w:rPr>
              <w:t>отпуск</w:t>
            </w:r>
            <w:r w:rsidRPr="00A5746B">
              <w:rPr>
                <w:rFonts w:ascii="Times New Roman" w:hAnsi="Times New Roman"/>
                <w:spacing w:val="20"/>
                <w:sz w:val="20"/>
                <w:szCs w:val="20"/>
                <w:lang w:val="ru-RU"/>
              </w:rPr>
              <w:t xml:space="preserve"> </w:t>
            </w:r>
            <w:r w:rsidRPr="00A5746B">
              <w:rPr>
                <w:rFonts w:ascii="Times New Roman" w:hAnsi="Times New Roman"/>
                <w:sz w:val="20"/>
                <w:szCs w:val="20"/>
                <w:lang w:val="ru-RU"/>
              </w:rPr>
              <w:t>те</w:t>
            </w:r>
            <w:r w:rsidRPr="00A5746B">
              <w:rPr>
                <w:rFonts w:ascii="Times New Roman" w:hAnsi="Times New Roman"/>
                <w:sz w:val="20"/>
                <w:szCs w:val="20"/>
                <w:lang w:val="ru-RU"/>
              </w:rPr>
              <w:t>п</w:t>
            </w:r>
            <w:r w:rsidRPr="00A5746B">
              <w:rPr>
                <w:rFonts w:ascii="Times New Roman" w:hAnsi="Times New Roman"/>
                <w:sz w:val="20"/>
                <w:szCs w:val="20"/>
                <w:lang w:val="ru-RU"/>
              </w:rPr>
              <w:t>лоносителя</w:t>
            </w:r>
            <w:r w:rsidRPr="00A5746B">
              <w:rPr>
                <w:rFonts w:ascii="Times New Roman" w:hAnsi="Times New Roman"/>
                <w:spacing w:val="19"/>
                <w:sz w:val="20"/>
                <w:szCs w:val="20"/>
                <w:lang w:val="ru-RU"/>
              </w:rPr>
              <w:t xml:space="preserve"> </w:t>
            </w:r>
            <w:r w:rsidRPr="00A5746B">
              <w:rPr>
                <w:rFonts w:ascii="Times New Roman" w:hAnsi="Times New Roman"/>
                <w:sz w:val="20"/>
                <w:szCs w:val="20"/>
                <w:lang w:val="ru-RU"/>
              </w:rPr>
              <w:t>из</w:t>
            </w:r>
            <w:r w:rsidRPr="00A5746B">
              <w:rPr>
                <w:rFonts w:ascii="Times New Roman" w:hAnsi="Times New Roman"/>
                <w:spacing w:val="18"/>
                <w:sz w:val="20"/>
                <w:szCs w:val="20"/>
                <w:lang w:val="ru-RU"/>
              </w:rPr>
              <w:t xml:space="preserve"> </w:t>
            </w:r>
            <w:r w:rsidRPr="00A5746B">
              <w:rPr>
                <w:rFonts w:ascii="Times New Roman" w:hAnsi="Times New Roman"/>
                <w:sz w:val="20"/>
                <w:szCs w:val="20"/>
                <w:lang w:val="ru-RU"/>
              </w:rPr>
              <w:t>тепловых</w:t>
            </w:r>
            <w:r w:rsidRPr="00A5746B">
              <w:rPr>
                <w:rFonts w:ascii="Times New Roman" w:hAnsi="Times New Roman"/>
                <w:spacing w:val="20"/>
                <w:sz w:val="20"/>
                <w:szCs w:val="20"/>
                <w:lang w:val="ru-RU"/>
              </w:rPr>
              <w:t xml:space="preserve"> </w:t>
            </w:r>
            <w:r w:rsidRPr="00A5746B">
              <w:rPr>
                <w:rFonts w:ascii="Times New Roman" w:hAnsi="Times New Roman"/>
                <w:sz w:val="20"/>
                <w:szCs w:val="20"/>
                <w:lang w:val="ru-RU"/>
              </w:rPr>
              <w:t>с</w:t>
            </w:r>
            <w:r w:rsidRPr="00A5746B">
              <w:rPr>
                <w:rFonts w:ascii="Times New Roman" w:hAnsi="Times New Roman"/>
                <w:sz w:val="20"/>
                <w:szCs w:val="20"/>
                <w:lang w:val="ru-RU"/>
              </w:rPr>
              <w:t>е</w:t>
            </w:r>
            <w:r w:rsidRPr="00A5746B">
              <w:rPr>
                <w:rFonts w:ascii="Times New Roman" w:hAnsi="Times New Roman"/>
                <w:sz w:val="20"/>
                <w:szCs w:val="20"/>
                <w:lang w:val="ru-RU"/>
              </w:rPr>
              <w:t>тей</w:t>
            </w:r>
            <w:r w:rsidRPr="00A5746B">
              <w:rPr>
                <w:rFonts w:ascii="Times New Roman" w:hAnsi="Times New Roman"/>
                <w:spacing w:val="16"/>
                <w:sz w:val="20"/>
                <w:szCs w:val="20"/>
                <w:lang w:val="ru-RU"/>
              </w:rPr>
              <w:t xml:space="preserve"> </w:t>
            </w:r>
            <w:r w:rsidRPr="00A5746B">
              <w:rPr>
                <w:rFonts w:ascii="Times New Roman" w:hAnsi="Times New Roman"/>
                <w:sz w:val="20"/>
                <w:szCs w:val="20"/>
                <w:lang w:val="ru-RU"/>
              </w:rPr>
              <w:t>на</w:t>
            </w:r>
            <w:r w:rsidRPr="00A5746B">
              <w:rPr>
                <w:rFonts w:ascii="Times New Roman" w:hAnsi="Times New Roman"/>
                <w:spacing w:val="17"/>
                <w:sz w:val="20"/>
                <w:szCs w:val="20"/>
                <w:lang w:val="ru-RU"/>
              </w:rPr>
              <w:t xml:space="preserve"> </w:t>
            </w:r>
            <w:r w:rsidRPr="00A5746B">
              <w:rPr>
                <w:rFonts w:ascii="Times New Roman" w:hAnsi="Times New Roman"/>
                <w:sz w:val="20"/>
                <w:szCs w:val="20"/>
                <w:lang w:val="ru-RU"/>
              </w:rPr>
              <w:t>гвс</w:t>
            </w:r>
            <w:r w:rsidRPr="00A5746B">
              <w:rPr>
                <w:rFonts w:ascii="Times New Roman" w:hAnsi="Times New Roman"/>
                <w:spacing w:val="18"/>
                <w:sz w:val="20"/>
                <w:szCs w:val="20"/>
                <w:lang w:val="ru-RU"/>
              </w:rPr>
              <w:t xml:space="preserve"> </w:t>
            </w:r>
            <w:r w:rsidRPr="00A5746B">
              <w:rPr>
                <w:rFonts w:ascii="Times New Roman" w:hAnsi="Times New Roman"/>
                <w:sz w:val="20"/>
                <w:szCs w:val="20"/>
                <w:lang w:val="ru-RU"/>
              </w:rPr>
              <w:t>(для</w:t>
            </w:r>
            <w:r w:rsidRPr="00A5746B">
              <w:rPr>
                <w:rFonts w:ascii="Times New Roman" w:hAnsi="Times New Roman"/>
                <w:spacing w:val="17"/>
                <w:sz w:val="20"/>
                <w:szCs w:val="20"/>
                <w:lang w:val="ru-RU"/>
              </w:rPr>
              <w:t xml:space="preserve"> </w:t>
            </w:r>
            <w:r w:rsidRPr="00A5746B">
              <w:rPr>
                <w:rFonts w:ascii="Times New Roman" w:hAnsi="Times New Roman"/>
                <w:sz w:val="20"/>
                <w:szCs w:val="20"/>
                <w:lang w:val="ru-RU"/>
              </w:rPr>
              <w:t>откр</w:t>
            </w:r>
            <w:r w:rsidRPr="00A5746B">
              <w:rPr>
                <w:rFonts w:ascii="Times New Roman" w:hAnsi="Times New Roman"/>
                <w:sz w:val="20"/>
                <w:szCs w:val="20"/>
                <w:lang w:val="ru-RU"/>
              </w:rPr>
              <w:t>ы</w:t>
            </w:r>
            <w:r w:rsidRPr="00A5746B">
              <w:rPr>
                <w:rFonts w:ascii="Times New Roman" w:hAnsi="Times New Roman"/>
                <w:sz w:val="20"/>
                <w:szCs w:val="20"/>
                <w:lang w:val="ru-RU"/>
              </w:rPr>
              <w:t>тых</w:t>
            </w:r>
            <w:r w:rsidRPr="00A5746B">
              <w:rPr>
                <w:rFonts w:ascii="Times New Roman" w:hAnsi="Times New Roman"/>
                <w:spacing w:val="15"/>
                <w:sz w:val="20"/>
                <w:szCs w:val="20"/>
                <w:lang w:val="ru-RU"/>
              </w:rPr>
              <w:t xml:space="preserve"> </w:t>
            </w:r>
            <w:r w:rsidRPr="00A5746B">
              <w:rPr>
                <w:rFonts w:ascii="Times New Roman" w:hAnsi="Times New Roman"/>
                <w:sz w:val="20"/>
                <w:szCs w:val="20"/>
                <w:lang w:val="ru-RU"/>
              </w:rPr>
              <w:t>систем</w:t>
            </w:r>
            <w:r w:rsidRPr="00A5746B">
              <w:rPr>
                <w:rFonts w:ascii="Times New Roman" w:hAnsi="Times New Roman"/>
                <w:spacing w:val="16"/>
                <w:sz w:val="20"/>
                <w:szCs w:val="20"/>
                <w:lang w:val="ru-RU"/>
              </w:rPr>
              <w:t xml:space="preserve"> </w:t>
            </w:r>
            <w:r w:rsidRPr="00A5746B">
              <w:rPr>
                <w:rFonts w:ascii="Times New Roman" w:hAnsi="Times New Roman"/>
                <w:sz w:val="20"/>
                <w:szCs w:val="20"/>
                <w:lang w:val="ru-RU"/>
              </w:rPr>
              <w:t>тепло</w:t>
            </w:r>
            <w:r w:rsidRPr="00A5746B">
              <w:rPr>
                <w:rFonts w:ascii="Times New Roman" w:hAnsi="Times New Roman"/>
                <w:spacing w:val="-52"/>
                <w:sz w:val="20"/>
                <w:szCs w:val="20"/>
                <w:lang w:val="ru-RU"/>
              </w:rPr>
              <w:t xml:space="preserve"> </w:t>
            </w:r>
            <w:r w:rsidRPr="00A5746B">
              <w:rPr>
                <w:rFonts w:ascii="Times New Roman" w:hAnsi="Times New Roman"/>
                <w:sz w:val="20"/>
                <w:szCs w:val="20"/>
                <w:lang w:val="ru-RU"/>
              </w:rPr>
              <w:t>снабж</w:t>
            </w:r>
            <w:r w:rsidRPr="00A5746B">
              <w:rPr>
                <w:rFonts w:ascii="Times New Roman" w:hAnsi="Times New Roman"/>
                <w:sz w:val="20"/>
                <w:szCs w:val="20"/>
                <w:lang w:val="ru-RU"/>
              </w:rPr>
              <w:t>е</w:t>
            </w:r>
            <w:r w:rsidRPr="00A5746B">
              <w:rPr>
                <w:rFonts w:ascii="Times New Roman" w:hAnsi="Times New Roman"/>
                <w:sz w:val="20"/>
                <w:szCs w:val="20"/>
                <w:lang w:val="ru-RU"/>
              </w:rPr>
              <w:t>ния)</w:t>
            </w:r>
          </w:p>
        </w:tc>
      </w:tr>
      <w:tr w:rsidR="00D4116F" w:rsidRPr="00A5746B" w:rsidTr="009D60F7">
        <w:trPr>
          <w:cantSplit/>
          <w:trHeight w:val="451"/>
        </w:trPr>
        <w:tc>
          <w:tcPr>
            <w:tcW w:w="243" w:type="pct"/>
            <w:vAlign w:val="center"/>
          </w:tcPr>
          <w:p w:rsidR="00D4116F" w:rsidRPr="00A5746B" w:rsidRDefault="00D4116F" w:rsidP="00D4116F">
            <w:pPr>
              <w:pStyle w:val="ab"/>
              <w:jc w:val="center"/>
              <w:rPr>
                <w:sz w:val="22"/>
                <w:szCs w:val="22"/>
              </w:rPr>
            </w:pPr>
            <w:r w:rsidRPr="00A5746B">
              <w:rPr>
                <w:sz w:val="22"/>
                <w:szCs w:val="22"/>
              </w:rPr>
              <w:t>1</w:t>
            </w:r>
          </w:p>
        </w:tc>
        <w:tc>
          <w:tcPr>
            <w:tcW w:w="1148" w:type="pct"/>
            <w:shd w:val="clear" w:color="auto" w:fill="auto"/>
            <w:vAlign w:val="center"/>
          </w:tcPr>
          <w:p w:rsidR="00D4116F" w:rsidRPr="00A5746B" w:rsidRDefault="00D4116F" w:rsidP="00D4116F">
            <w:pPr>
              <w:jc w:val="center"/>
              <w:rPr>
                <w:sz w:val="22"/>
              </w:rPr>
            </w:pPr>
            <w:r w:rsidRPr="00A5746B">
              <w:rPr>
                <w:sz w:val="22"/>
              </w:rPr>
              <w:t>Котельная (п. Яр, ул. Школьная, 6а)</w:t>
            </w:r>
          </w:p>
        </w:tc>
        <w:tc>
          <w:tcPr>
            <w:tcW w:w="612" w:type="pct"/>
            <w:vAlign w:val="center"/>
          </w:tcPr>
          <w:p w:rsidR="00D4116F" w:rsidRPr="00A5746B" w:rsidRDefault="00D4116F">
            <w:pPr>
              <w:jc w:val="center"/>
              <w:rPr>
                <w:sz w:val="20"/>
                <w:szCs w:val="20"/>
              </w:rPr>
            </w:pPr>
            <w:r w:rsidRPr="00A5746B">
              <w:rPr>
                <w:sz w:val="20"/>
                <w:szCs w:val="20"/>
              </w:rPr>
              <w:t>2,150</w:t>
            </w:r>
          </w:p>
        </w:tc>
        <w:tc>
          <w:tcPr>
            <w:tcW w:w="511" w:type="pct"/>
            <w:vAlign w:val="center"/>
          </w:tcPr>
          <w:p w:rsidR="00D4116F" w:rsidRPr="00A5746B" w:rsidRDefault="00D4116F">
            <w:pPr>
              <w:jc w:val="center"/>
              <w:rPr>
                <w:sz w:val="20"/>
                <w:szCs w:val="20"/>
              </w:rPr>
            </w:pPr>
            <w:r w:rsidRPr="00A5746B">
              <w:rPr>
                <w:sz w:val="20"/>
                <w:szCs w:val="20"/>
              </w:rPr>
              <w:t>92,38</w:t>
            </w:r>
          </w:p>
        </w:tc>
        <w:tc>
          <w:tcPr>
            <w:tcW w:w="673" w:type="pct"/>
            <w:tcBorders>
              <w:right w:val="single" w:sz="4" w:space="0" w:color="auto"/>
            </w:tcBorders>
            <w:shd w:val="clear" w:color="auto" w:fill="auto"/>
            <w:vAlign w:val="center"/>
          </w:tcPr>
          <w:p w:rsidR="00D4116F" w:rsidRPr="00A5746B" w:rsidRDefault="00D4116F">
            <w:pPr>
              <w:jc w:val="center"/>
              <w:rPr>
                <w:sz w:val="20"/>
                <w:szCs w:val="20"/>
              </w:rPr>
            </w:pPr>
            <w:r w:rsidRPr="00A5746B">
              <w:rPr>
                <w:sz w:val="20"/>
                <w:szCs w:val="20"/>
              </w:rPr>
              <w:t>0,231</w:t>
            </w:r>
          </w:p>
        </w:tc>
        <w:tc>
          <w:tcPr>
            <w:tcW w:w="354" w:type="pct"/>
            <w:tcBorders>
              <w:right w:val="single" w:sz="4" w:space="0" w:color="auto"/>
            </w:tcBorders>
            <w:vAlign w:val="center"/>
          </w:tcPr>
          <w:p w:rsidR="00D4116F" w:rsidRPr="00A5746B" w:rsidRDefault="00D4116F">
            <w:pPr>
              <w:jc w:val="center"/>
              <w:rPr>
                <w:sz w:val="20"/>
                <w:szCs w:val="20"/>
              </w:rPr>
            </w:pPr>
            <w:r w:rsidRPr="00A5746B">
              <w:rPr>
                <w:sz w:val="20"/>
                <w:szCs w:val="20"/>
              </w:rPr>
              <w:t>1,280</w:t>
            </w:r>
          </w:p>
        </w:tc>
        <w:tc>
          <w:tcPr>
            <w:tcW w:w="731" w:type="pct"/>
            <w:tcBorders>
              <w:right w:val="single" w:sz="4" w:space="0" w:color="auto"/>
            </w:tcBorders>
            <w:vAlign w:val="center"/>
          </w:tcPr>
          <w:p w:rsidR="00D4116F" w:rsidRPr="00A5746B" w:rsidRDefault="00D4116F">
            <w:pPr>
              <w:jc w:val="center"/>
              <w:rPr>
                <w:sz w:val="20"/>
                <w:szCs w:val="20"/>
              </w:rPr>
            </w:pPr>
            <w:r w:rsidRPr="00A5746B">
              <w:rPr>
                <w:sz w:val="20"/>
                <w:szCs w:val="20"/>
              </w:rPr>
              <w:t>1,280</w:t>
            </w:r>
          </w:p>
        </w:tc>
        <w:tc>
          <w:tcPr>
            <w:tcW w:w="728" w:type="pct"/>
            <w:tcBorders>
              <w:right w:val="single" w:sz="4" w:space="0" w:color="auto"/>
            </w:tcBorders>
            <w:vAlign w:val="center"/>
          </w:tcPr>
          <w:p w:rsidR="00D4116F" w:rsidRPr="00A5746B" w:rsidRDefault="00D4116F" w:rsidP="009F66B5">
            <w:pPr>
              <w:jc w:val="center"/>
              <w:rPr>
                <w:rFonts w:eastAsia="Times New Roman"/>
                <w:sz w:val="20"/>
                <w:szCs w:val="20"/>
                <w:lang w:eastAsia="ru-RU"/>
              </w:rPr>
            </w:pPr>
            <w:r w:rsidRPr="00A5746B">
              <w:rPr>
                <w:rFonts w:eastAsia="Times New Roman"/>
                <w:sz w:val="20"/>
                <w:szCs w:val="20"/>
                <w:lang w:eastAsia="ru-RU"/>
              </w:rPr>
              <w:t>-</w:t>
            </w:r>
          </w:p>
        </w:tc>
      </w:tr>
      <w:tr w:rsidR="00D4116F" w:rsidRPr="00A5746B" w:rsidTr="009D60F7">
        <w:trPr>
          <w:cantSplit/>
          <w:trHeight w:val="451"/>
        </w:trPr>
        <w:tc>
          <w:tcPr>
            <w:tcW w:w="243" w:type="pct"/>
            <w:vAlign w:val="center"/>
          </w:tcPr>
          <w:p w:rsidR="00D4116F" w:rsidRPr="00A5746B" w:rsidRDefault="00D4116F" w:rsidP="00D4116F">
            <w:pPr>
              <w:pStyle w:val="ab"/>
              <w:jc w:val="center"/>
              <w:rPr>
                <w:sz w:val="22"/>
                <w:szCs w:val="22"/>
              </w:rPr>
            </w:pPr>
            <w:r w:rsidRPr="00A5746B">
              <w:rPr>
                <w:sz w:val="22"/>
                <w:szCs w:val="22"/>
              </w:rPr>
              <w:t>2</w:t>
            </w:r>
          </w:p>
        </w:tc>
        <w:tc>
          <w:tcPr>
            <w:tcW w:w="1148" w:type="pct"/>
            <w:shd w:val="clear" w:color="auto" w:fill="auto"/>
            <w:vAlign w:val="center"/>
          </w:tcPr>
          <w:p w:rsidR="00D4116F" w:rsidRPr="00A5746B" w:rsidRDefault="00D4116F" w:rsidP="00D4116F">
            <w:pPr>
              <w:jc w:val="center"/>
              <w:rPr>
                <w:sz w:val="22"/>
              </w:rPr>
            </w:pPr>
            <w:r w:rsidRPr="00A5746B">
              <w:rPr>
                <w:sz w:val="22"/>
              </w:rPr>
              <w:t>Котельная (с.Дизьмино, ул. Школьная, 26а)</w:t>
            </w:r>
          </w:p>
        </w:tc>
        <w:tc>
          <w:tcPr>
            <w:tcW w:w="612" w:type="pct"/>
            <w:vAlign w:val="center"/>
          </w:tcPr>
          <w:p w:rsidR="00D4116F" w:rsidRPr="00A5746B" w:rsidRDefault="00D4116F">
            <w:pPr>
              <w:jc w:val="center"/>
              <w:rPr>
                <w:sz w:val="20"/>
                <w:szCs w:val="20"/>
              </w:rPr>
            </w:pPr>
            <w:r w:rsidRPr="00A5746B">
              <w:rPr>
                <w:sz w:val="20"/>
                <w:szCs w:val="20"/>
              </w:rPr>
              <w:t>0,403</w:t>
            </w:r>
          </w:p>
        </w:tc>
        <w:tc>
          <w:tcPr>
            <w:tcW w:w="511" w:type="pct"/>
            <w:vAlign w:val="center"/>
          </w:tcPr>
          <w:p w:rsidR="00D4116F" w:rsidRPr="00A5746B" w:rsidRDefault="00D4116F">
            <w:pPr>
              <w:jc w:val="center"/>
              <w:rPr>
                <w:sz w:val="20"/>
                <w:szCs w:val="20"/>
              </w:rPr>
            </w:pPr>
            <w:r w:rsidRPr="00A5746B">
              <w:rPr>
                <w:sz w:val="20"/>
                <w:szCs w:val="20"/>
              </w:rPr>
              <w:t>14,53</w:t>
            </w:r>
          </w:p>
        </w:tc>
        <w:tc>
          <w:tcPr>
            <w:tcW w:w="673" w:type="pct"/>
            <w:tcBorders>
              <w:right w:val="single" w:sz="4" w:space="0" w:color="auto"/>
            </w:tcBorders>
            <w:shd w:val="clear" w:color="auto" w:fill="auto"/>
            <w:vAlign w:val="center"/>
          </w:tcPr>
          <w:p w:rsidR="00D4116F" w:rsidRPr="00A5746B" w:rsidRDefault="00D4116F">
            <w:pPr>
              <w:jc w:val="center"/>
              <w:rPr>
                <w:sz w:val="20"/>
                <w:szCs w:val="20"/>
              </w:rPr>
            </w:pPr>
            <w:r w:rsidRPr="00A5746B">
              <w:rPr>
                <w:sz w:val="20"/>
                <w:szCs w:val="20"/>
              </w:rPr>
              <w:t>0,036</w:t>
            </w:r>
          </w:p>
        </w:tc>
        <w:tc>
          <w:tcPr>
            <w:tcW w:w="354" w:type="pct"/>
            <w:tcBorders>
              <w:right w:val="single" w:sz="4" w:space="0" w:color="auto"/>
            </w:tcBorders>
            <w:vAlign w:val="center"/>
          </w:tcPr>
          <w:p w:rsidR="00D4116F" w:rsidRPr="00A5746B" w:rsidRDefault="00D4116F">
            <w:pPr>
              <w:jc w:val="center"/>
              <w:rPr>
                <w:sz w:val="20"/>
                <w:szCs w:val="20"/>
              </w:rPr>
            </w:pPr>
            <w:r w:rsidRPr="00A5746B">
              <w:rPr>
                <w:sz w:val="20"/>
                <w:szCs w:val="20"/>
              </w:rPr>
              <w:t>0,201</w:t>
            </w:r>
          </w:p>
        </w:tc>
        <w:tc>
          <w:tcPr>
            <w:tcW w:w="731" w:type="pct"/>
            <w:tcBorders>
              <w:right w:val="single" w:sz="4" w:space="0" w:color="auto"/>
            </w:tcBorders>
            <w:vAlign w:val="center"/>
          </w:tcPr>
          <w:p w:rsidR="00D4116F" w:rsidRPr="00A5746B" w:rsidRDefault="00D4116F">
            <w:pPr>
              <w:jc w:val="center"/>
              <w:rPr>
                <w:sz w:val="20"/>
                <w:szCs w:val="20"/>
              </w:rPr>
            </w:pPr>
            <w:r w:rsidRPr="00A5746B">
              <w:rPr>
                <w:sz w:val="20"/>
                <w:szCs w:val="20"/>
              </w:rPr>
              <w:t>0,201</w:t>
            </w:r>
          </w:p>
        </w:tc>
        <w:tc>
          <w:tcPr>
            <w:tcW w:w="728" w:type="pct"/>
            <w:tcBorders>
              <w:right w:val="single" w:sz="4" w:space="0" w:color="auto"/>
            </w:tcBorders>
            <w:vAlign w:val="center"/>
          </w:tcPr>
          <w:p w:rsidR="00D4116F" w:rsidRPr="00A5746B" w:rsidRDefault="00D4116F" w:rsidP="009F66B5">
            <w:pPr>
              <w:jc w:val="center"/>
              <w:rPr>
                <w:rFonts w:eastAsia="Times New Roman"/>
                <w:sz w:val="20"/>
                <w:szCs w:val="20"/>
                <w:lang w:eastAsia="ru-RU"/>
              </w:rPr>
            </w:pPr>
            <w:r w:rsidRPr="00A5746B">
              <w:rPr>
                <w:rFonts w:eastAsia="Times New Roman"/>
                <w:sz w:val="20"/>
                <w:szCs w:val="20"/>
                <w:lang w:eastAsia="ru-RU"/>
              </w:rPr>
              <w:t>-</w:t>
            </w:r>
          </w:p>
        </w:tc>
      </w:tr>
      <w:tr w:rsidR="00D4116F" w:rsidRPr="00A5746B" w:rsidTr="009D60F7">
        <w:trPr>
          <w:cantSplit/>
          <w:trHeight w:val="451"/>
        </w:trPr>
        <w:tc>
          <w:tcPr>
            <w:tcW w:w="243" w:type="pct"/>
            <w:vAlign w:val="center"/>
          </w:tcPr>
          <w:p w:rsidR="00D4116F" w:rsidRPr="00A5746B" w:rsidRDefault="00D4116F" w:rsidP="00D4116F">
            <w:pPr>
              <w:pStyle w:val="ab"/>
              <w:jc w:val="center"/>
              <w:rPr>
                <w:sz w:val="22"/>
                <w:szCs w:val="22"/>
              </w:rPr>
            </w:pPr>
            <w:r w:rsidRPr="00A5746B">
              <w:rPr>
                <w:sz w:val="22"/>
                <w:szCs w:val="22"/>
              </w:rPr>
              <w:t>3</w:t>
            </w:r>
          </w:p>
        </w:tc>
        <w:tc>
          <w:tcPr>
            <w:tcW w:w="1148" w:type="pct"/>
            <w:shd w:val="clear" w:color="auto" w:fill="auto"/>
            <w:vAlign w:val="center"/>
          </w:tcPr>
          <w:p w:rsidR="00D4116F" w:rsidRPr="00A5746B" w:rsidRDefault="00D4116F" w:rsidP="00D4116F">
            <w:pPr>
              <w:jc w:val="center"/>
              <w:rPr>
                <w:sz w:val="22"/>
              </w:rPr>
            </w:pPr>
            <w:r w:rsidRPr="00A5746B">
              <w:rPr>
                <w:sz w:val="22"/>
              </w:rPr>
              <w:t>Котельная (п.Яр, ул. Советская, 1)</w:t>
            </w:r>
          </w:p>
        </w:tc>
        <w:tc>
          <w:tcPr>
            <w:tcW w:w="612" w:type="pct"/>
            <w:vAlign w:val="center"/>
          </w:tcPr>
          <w:p w:rsidR="00D4116F" w:rsidRPr="00A5746B" w:rsidRDefault="00D4116F">
            <w:pPr>
              <w:jc w:val="center"/>
              <w:rPr>
                <w:sz w:val="20"/>
                <w:szCs w:val="20"/>
              </w:rPr>
            </w:pPr>
            <w:r w:rsidRPr="00A5746B">
              <w:rPr>
                <w:sz w:val="20"/>
                <w:szCs w:val="20"/>
              </w:rPr>
              <w:t>0,975</w:t>
            </w:r>
          </w:p>
        </w:tc>
        <w:tc>
          <w:tcPr>
            <w:tcW w:w="511" w:type="pct"/>
            <w:vAlign w:val="center"/>
          </w:tcPr>
          <w:p w:rsidR="00D4116F" w:rsidRPr="00A5746B" w:rsidRDefault="00D4116F">
            <w:pPr>
              <w:jc w:val="center"/>
              <w:rPr>
                <w:sz w:val="20"/>
                <w:szCs w:val="20"/>
              </w:rPr>
            </w:pPr>
            <w:r w:rsidRPr="00A5746B">
              <w:rPr>
                <w:sz w:val="20"/>
                <w:szCs w:val="20"/>
              </w:rPr>
              <w:t>59,08</w:t>
            </w:r>
          </w:p>
        </w:tc>
        <w:tc>
          <w:tcPr>
            <w:tcW w:w="673" w:type="pct"/>
            <w:tcBorders>
              <w:right w:val="single" w:sz="4" w:space="0" w:color="auto"/>
            </w:tcBorders>
            <w:shd w:val="clear" w:color="auto" w:fill="auto"/>
            <w:vAlign w:val="center"/>
          </w:tcPr>
          <w:p w:rsidR="00D4116F" w:rsidRPr="00A5746B" w:rsidRDefault="00D4116F">
            <w:pPr>
              <w:jc w:val="center"/>
              <w:rPr>
                <w:sz w:val="20"/>
                <w:szCs w:val="20"/>
              </w:rPr>
            </w:pPr>
            <w:r w:rsidRPr="00A5746B">
              <w:rPr>
                <w:sz w:val="20"/>
                <w:szCs w:val="20"/>
              </w:rPr>
              <w:t>0,148</w:t>
            </w:r>
          </w:p>
        </w:tc>
        <w:tc>
          <w:tcPr>
            <w:tcW w:w="354" w:type="pct"/>
            <w:tcBorders>
              <w:right w:val="single" w:sz="4" w:space="0" w:color="auto"/>
            </w:tcBorders>
            <w:vAlign w:val="center"/>
          </w:tcPr>
          <w:p w:rsidR="00D4116F" w:rsidRPr="00A5746B" w:rsidRDefault="00D4116F">
            <w:pPr>
              <w:jc w:val="center"/>
              <w:rPr>
                <w:sz w:val="20"/>
                <w:szCs w:val="20"/>
              </w:rPr>
            </w:pPr>
            <w:r w:rsidRPr="00A5746B">
              <w:rPr>
                <w:sz w:val="20"/>
                <w:szCs w:val="20"/>
              </w:rPr>
              <w:t>0,819</w:t>
            </w:r>
          </w:p>
        </w:tc>
        <w:tc>
          <w:tcPr>
            <w:tcW w:w="731" w:type="pct"/>
            <w:tcBorders>
              <w:right w:val="single" w:sz="4" w:space="0" w:color="auto"/>
            </w:tcBorders>
            <w:vAlign w:val="center"/>
          </w:tcPr>
          <w:p w:rsidR="00D4116F" w:rsidRPr="00A5746B" w:rsidRDefault="00D4116F">
            <w:pPr>
              <w:jc w:val="center"/>
              <w:rPr>
                <w:sz w:val="20"/>
                <w:szCs w:val="20"/>
              </w:rPr>
            </w:pPr>
            <w:r w:rsidRPr="00A5746B">
              <w:rPr>
                <w:sz w:val="20"/>
                <w:szCs w:val="20"/>
              </w:rPr>
              <w:t>0,819</w:t>
            </w:r>
          </w:p>
        </w:tc>
        <w:tc>
          <w:tcPr>
            <w:tcW w:w="728" w:type="pct"/>
            <w:tcBorders>
              <w:right w:val="single" w:sz="4" w:space="0" w:color="auto"/>
            </w:tcBorders>
            <w:vAlign w:val="center"/>
          </w:tcPr>
          <w:p w:rsidR="00D4116F" w:rsidRPr="00A5746B" w:rsidRDefault="00D4116F" w:rsidP="004E3A49">
            <w:pPr>
              <w:jc w:val="center"/>
              <w:rPr>
                <w:rFonts w:eastAsia="Times New Roman"/>
                <w:sz w:val="20"/>
                <w:szCs w:val="20"/>
                <w:lang w:eastAsia="ru-RU"/>
              </w:rPr>
            </w:pPr>
            <w:r w:rsidRPr="00A5746B">
              <w:rPr>
                <w:rFonts w:eastAsia="Times New Roman"/>
                <w:sz w:val="20"/>
                <w:szCs w:val="20"/>
                <w:lang w:eastAsia="ru-RU"/>
              </w:rPr>
              <w:t>-</w:t>
            </w:r>
          </w:p>
        </w:tc>
      </w:tr>
      <w:tr w:rsidR="00D4116F" w:rsidRPr="00A5746B" w:rsidTr="009D60F7">
        <w:trPr>
          <w:cantSplit/>
          <w:trHeight w:val="451"/>
        </w:trPr>
        <w:tc>
          <w:tcPr>
            <w:tcW w:w="243" w:type="pct"/>
            <w:vAlign w:val="center"/>
          </w:tcPr>
          <w:p w:rsidR="00D4116F" w:rsidRPr="00A5746B" w:rsidRDefault="00D4116F" w:rsidP="00D4116F">
            <w:pPr>
              <w:pStyle w:val="ab"/>
              <w:jc w:val="center"/>
              <w:rPr>
                <w:sz w:val="22"/>
                <w:szCs w:val="22"/>
              </w:rPr>
            </w:pPr>
            <w:r w:rsidRPr="00A5746B">
              <w:rPr>
                <w:sz w:val="22"/>
                <w:szCs w:val="22"/>
              </w:rPr>
              <w:t>4</w:t>
            </w:r>
          </w:p>
        </w:tc>
        <w:tc>
          <w:tcPr>
            <w:tcW w:w="1148" w:type="pct"/>
            <w:shd w:val="clear" w:color="auto" w:fill="auto"/>
            <w:vAlign w:val="center"/>
          </w:tcPr>
          <w:p w:rsidR="00D4116F" w:rsidRPr="00A5746B" w:rsidRDefault="00D4116F" w:rsidP="00D4116F">
            <w:pPr>
              <w:jc w:val="center"/>
              <w:rPr>
                <w:sz w:val="22"/>
              </w:rPr>
            </w:pPr>
            <w:r w:rsidRPr="00A5746B">
              <w:rPr>
                <w:sz w:val="22"/>
              </w:rPr>
              <w:t>Котельная (с.Пудем, ул. Гагарина, 2а)</w:t>
            </w:r>
          </w:p>
        </w:tc>
        <w:tc>
          <w:tcPr>
            <w:tcW w:w="612" w:type="pct"/>
            <w:vAlign w:val="center"/>
          </w:tcPr>
          <w:p w:rsidR="00D4116F" w:rsidRPr="00A5746B" w:rsidRDefault="00D4116F">
            <w:pPr>
              <w:jc w:val="center"/>
              <w:rPr>
                <w:sz w:val="20"/>
                <w:szCs w:val="20"/>
              </w:rPr>
            </w:pPr>
            <w:r w:rsidRPr="00A5746B">
              <w:rPr>
                <w:sz w:val="20"/>
                <w:szCs w:val="20"/>
              </w:rPr>
              <w:t>1,966</w:t>
            </w:r>
          </w:p>
        </w:tc>
        <w:tc>
          <w:tcPr>
            <w:tcW w:w="511" w:type="pct"/>
            <w:vAlign w:val="center"/>
          </w:tcPr>
          <w:p w:rsidR="00D4116F" w:rsidRPr="00A5746B" w:rsidRDefault="00D4116F">
            <w:pPr>
              <w:jc w:val="center"/>
              <w:rPr>
                <w:sz w:val="20"/>
                <w:szCs w:val="20"/>
              </w:rPr>
            </w:pPr>
            <w:r w:rsidRPr="00A5746B">
              <w:rPr>
                <w:sz w:val="20"/>
                <w:szCs w:val="20"/>
              </w:rPr>
              <w:t>118,09</w:t>
            </w:r>
          </w:p>
        </w:tc>
        <w:tc>
          <w:tcPr>
            <w:tcW w:w="673" w:type="pct"/>
            <w:tcBorders>
              <w:right w:val="single" w:sz="4" w:space="0" w:color="auto"/>
            </w:tcBorders>
            <w:shd w:val="clear" w:color="auto" w:fill="auto"/>
            <w:vAlign w:val="center"/>
          </w:tcPr>
          <w:p w:rsidR="00D4116F" w:rsidRPr="00A5746B" w:rsidRDefault="00D4116F">
            <w:pPr>
              <w:jc w:val="center"/>
              <w:rPr>
                <w:sz w:val="20"/>
                <w:szCs w:val="20"/>
              </w:rPr>
            </w:pPr>
            <w:r w:rsidRPr="00A5746B">
              <w:rPr>
                <w:sz w:val="20"/>
                <w:szCs w:val="20"/>
              </w:rPr>
              <w:t>0,295</w:t>
            </w:r>
          </w:p>
        </w:tc>
        <w:tc>
          <w:tcPr>
            <w:tcW w:w="354" w:type="pct"/>
            <w:tcBorders>
              <w:right w:val="single" w:sz="4" w:space="0" w:color="auto"/>
            </w:tcBorders>
            <w:vAlign w:val="center"/>
          </w:tcPr>
          <w:p w:rsidR="00D4116F" w:rsidRPr="00A5746B" w:rsidRDefault="00D4116F">
            <w:pPr>
              <w:jc w:val="center"/>
              <w:rPr>
                <w:sz w:val="20"/>
                <w:szCs w:val="20"/>
              </w:rPr>
            </w:pPr>
            <w:r w:rsidRPr="00A5746B">
              <w:rPr>
                <w:sz w:val="20"/>
                <w:szCs w:val="20"/>
              </w:rPr>
              <w:t>1,637</w:t>
            </w:r>
          </w:p>
        </w:tc>
        <w:tc>
          <w:tcPr>
            <w:tcW w:w="731" w:type="pct"/>
            <w:tcBorders>
              <w:right w:val="single" w:sz="4" w:space="0" w:color="auto"/>
            </w:tcBorders>
            <w:vAlign w:val="center"/>
          </w:tcPr>
          <w:p w:rsidR="00D4116F" w:rsidRPr="00A5746B" w:rsidRDefault="00D4116F">
            <w:pPr>
              <w:jc w:val="center"/>
              <w:rPr>
                <w:sz w:val="20"/>
                <w:szCs w:val="20"/>
              </w:rPr>
            </w:pPr>
            <w:r w:rsidRPr="00A5746B">
              <w:rPr>
                <w:sz w:val="20"/>
                <w:szCs w:val="20"/>
              </w:rPr>
              <w:t>1,637</w:t>
            </w:r>
          </w:p>
        </w:tc>
        <w:tc>
          <w:tcPr>
            <w:tcW w:w="728" w:type="pct"/>
            <w:tcBorders>
              <w:right w:val="single" w:sz="4" w:space="0" w:color="auto"/>
            </w:tcBorders>
            <w:vAlign w:val="center"/>
          </w:tcPr>
          <w:p w:rsidR="00D4116F" w:rsidRPr="00A5746B" w:rsidRDefault="00D4116F" w:rsidP="004E3A49">
            <w:pPr>
              <w:jc w:val="center"/>
              <w:rPr>
                <w:rFonts w:eastAsia="Times New Roman"/>
                <w:sz w:val="20"/>
                <w:szCs w:val="20"/>
                <w:lang w:eastAsia="ru-RU"/>
              </w:rPr>
            </w:pPr>
            <w:r w:rsidRPr="00A5746B">
              <w:rPr>
                <w:rFonts w:eastAsia="Times New Roman"/>
                <w:sz w:val="20"/>
                <w:szCs w:val="20"/>
                <w:lang w:eastAsia="ru-RU"/>
              </w:rPr>
              <w:t>-</w:t>
            </w:r>
          </w:p>
        </w:tc>
      </w:tr>
      <w:tr w:rsidR="00D4116F" w:rsidRPr="00A5746B" w:rsidTr="009D60F7">
        <w:trPr>
          <w:cantSplit/>
          <w:trHeight w:val="451"/>
        </w:trPr>
        <w:tc>
          <w:tcPr>
            <w:tcW w:w="243" w:type="pct"/>
            <w:vAlign w:val="center"/>
          </w:tcPr>
          <w:p w:rsidR="00D4116F" w:rsidRPr="00A5746B" w:rsidRDefault="00D4116F" w:rsidP="00D4116F">
            <w:pPr>
              <w:pStyle w:val="ab"/>
              <w:jc w:val="center"/>
              <w:rPr>
                <w:sz w:val="22"/>
                <w:szCs w:val="22"/>
              </w:rPr>
            </w:pPr>
            <w:r w:rsidRPr="00A5746B">
              <w:rPr>
                <w:sz w:val="22"/>
                <w:szCs w:val="22"/>
              </w:rPr>
              <w:t>5</w:t>
            </w:r>
          </w:p>
        </w:tc>
        <w:tc>
          <w:tcPr>
            <w:tcW w:w="1148" w:type="pct"/>
            <w:shd w:val="clear" w:color="auto" w:fill="auto"/>
            <w:vAlign w:val="center"/>
          </w:tcPr>
          <w:p w:rsidR="00D4116F" w:rsidRPr="00A5746B" w:rsidRDefault="00D4116F" w:rsidP="00D4116F">
            <w:pPr>
              <w:jc w:val="center"/>
              <w:rPr>
                <w:sz w:val="22"/>
              </w:rPr>
            </w:pPr>
            <w:r w:rsidRPr="00A5746B">
              <w:rPr>
                <w:sz w:val="22"/>
              </w:rPr>
              <w:t>Котельная (п.Яр, ул. Ф.Васильева, 6а)</w:t>
            </w:r>
          </w:p>
        </w:tc>
        <w:tc>
          <w:tcPr>
            <w:tcW w:w="612" w:type="pct"/>
            <w:vAlign w:val="center"/>
          </w:tcPr>
          <w:p w:rsidR="00D4116F" w:rsidRPr="00A5746B" w:rsidRDefault="00D4116F">
            <w:pPr>
              <w:jc w:val="center"/>
              <w:rPr>
                <w:sz w:val="20"/>
                <w:szCs w:val="20"/>
              </w:rPr>
            </w:pPr>
            <w:r w:rsidRPr="00A5746B">
              <w:rPr>
                <w:sz w:val="20"/>
                <w:szCs w:val="20"/>
              </w:rPr>
              <w:t>2,801</w:t>
            </w:r>
          </w:p>
        </w:tc>
        <w:tc>
          <w:tcPr>
            <w:tcW w:w="511" w:type="pct"/>
            <w:vAlign w:val="center"/>
          </w:tcPr>
          <w:p w:rsidR="00D4116F" w:rsidRPr="00A5746B" w:rsidRDefault="00D4116F">
            <w:pPr>
              <w:jc w:val="center"/>
              <w:rPr>
                <w:sz w:val="20"/>
                <w:szCs w:val="20"/>
              </w:rPr>
            </w:pPr>
            <w:r w:rsidRPr="00A5746B">
              <w:rPr>
                <w:sz w:val="20"/>
                <w:szCs w:val="20"/>
              </w:rPr>
              <w:t>98,21</w:t>
            </w:r>
          </w:p>
        </w:tc>
        <w:tc>
          <w:tcPr>
            <w:tcW w:w="673" w:type="pct"/>
            <w:tcBorders>
              <w:right w:val="single" w:sz="4" w:space="0" w:color="auto"/>
            </w:tcBorders>
            <w:shd w:val="clear" w:color="auto" w:fill="auto"/>
            <w:vAlign w:val="center"/>
          </w:tcPr>
          <w:p w:rsidR="00D4116F" w:rsidRPr="00A5746B" w:rsidRDefault="00D4116F">
            <w:pPr>
              <w:jc w:val="center"/>
              <w:rPr>
                <w:sz w:val="20"/>
                <w:szCs w:val="20"/>
              </w:rPr>
            </w:pPr>
            <w:r w:rsidRPr="00A5746B">
              <w:rPr>
                <w:sz w:val="20"/>
                <w:szCs w:val="20"/>
              </w:rPr>
              <w:t>0,246</w:t>
            </w:r>
          </w:p>
        </w:tc>
        <w:tc>
          <w:tcPr>
            <w:tcW w:w="354" w:type="pct"/>
            <w:tcBorders>
              <w:right w:val="single" w:sz="4" w:space="0" w:color="auto"/>
            </w:tcBorders>
            <w:vAlign w:val="center"/>
          </w:tcPr>
          <w:p w:rsidR="00D4116F" w:rsidRPr="00A5746B" w:rsidRDefault="00D4116F">
            <w:pPr>
              <w:jc w:val="center"/>
              <w:rPr>
                <w:sz w:val="20"/>
                <w:szCs w:val="20"/>
              </w:rPr>
            </w:pPr>
            <w:r w:rsidRPr="00A5746B">
              <w:rPr>
                <w:sz w:val="20"/>
                <w:szCs w:val="20"/>
              </w:rPr>
              <w:t>1,361</w:t>
            </w:r>
          </w:p>
        </w:tc>
        <w:tc>
          <w:tcPr>
            <w:tcW w:w="731" w:type="pct"/>
            <w:tcBorders>
              <w:right w:val="single" w:sz="4" w:space="0" w:color="auto"/>
            </w:tcBorders>
            <w:vAlign w:val="center"/>
          </w:tcPr>
          <w:p w:rsidR="00D4116F" w:rsidRPr="00A5746B" w:rsidRDefault="00D4116F">
            <w:pPr>
              <w:jc w:val="center"/>
              <w:rPr>
                <w:sz w:val="20"/>
                <w:szCs w:val="20"/>
              </w:rPr>
            </w:pPr>
            <w:r w:rsidRPr="00A5746B">
              <w:rPr>
                <w:sz w:val="20"/>
                <w:szCs w:val="20"/>
              </w:rPr>
              <w:t>1,361</w:t>
            </w:r>
          </w:p>
        </w:tc>
        <w:tc>
          <w:tcPr>
            <w:tcW w:w="728" w:type="pct"/>
            <w:tcBorders>
              <w:right w:val="single" w:sz="4" w:space="0" w:color="auto"/>
            </w:tcBorders>
            <w:vAlign w:val="center"/>
          </w:tcPr>
          <w:p w:rsidR="00D4116F" w:rsidRPr="00A5746B" w:rsidRDefault="00D4116F" w:rsidP="004E3A49">
            <w:pPr>
              <w:jc w:val="center"/>
              <w:rPr>
                <w:rFonts w:eastAsia="Times New Roman"/>
                <w:sz w:val="20"/>
                <w:szCs w:val="20"/>
                <w:lang w:eastAsia="ru-RU"/>
              </w:rPr>
            </w:pPr>
            <w:r w:rsidRPr="00A5746B">
              <w:rPr>
                <w:rFonts w:eastAsia="Times New Roman"/>
                <w:sz w:val="20"/>
                <w:szCs w:val="20"/>
                <w:lang w:eastAsia="ru-RU"/>
              </w:rPr>
              <w:t>-</w:t>
            </w:r>
          </w:p>
        </w:tc>
      </w:tr>
      <w:tr w:rsidR="00D4116F" w:rsidRPr="00A5746B" w:rsidTr="009D60F7">
        <w:trPr>
          <w:cantSplit/>
          <w:trHeight w:val="451"/>
        </w:trPr>
        <w:tc>
          <w:tcPr>
            <w:tcW w:w="243" w:type="pct"/>
            <w:vAlign w:val="center"/>
          </w:tcPr>
          <w:p w:rsidR="00D4116F" w:rsidRPr="00A5746B" w:rsidRDefault="00D4116F" w:rsidP="00D4116F">
            <w:pPr>
              <w:pStyle w:val="ab"/>
              <w:jc w:val="center"/>
              <w:rPr>
                <w:sz w:val="22"/>
                <w:szCs w:val="22"/>
              </w:rPr>
            </w:pPr>
            <w:r w:rsidRPr="00A5746B">
              <w:rPr>
                <w:sz w:val="22"/>
                <w:szCs w:val="22"/>
              </w:rPr>
              <w:t>6</w:t>
            </w:r>
          </w:p>
        </w:tc>
        <w:tc>
          <w:tcPr>
            <w:tcW w:w="1148" w:type="pct"/>
            <w:shd w:val="clear" w:color="auto" w:fill="auto"/>
            <w:vAlign w:val="center"/>
          </w:tcPr>
          <w:p w:rsidR="00D4116F" w:rsidRPr="00A5746B" w:rsidRDefault="00D4116F" w:rsidP="00D4116F">
            <w:pPr>
              <w:jc w:val="center"/>
              <w:rPr>
                <w:sz w:val="22"/>
              </w:rPr>
            </w:pPr>
            <w:r w:rsidRPr="00A5746B">
              <w:rPr>
                <w:sz w:val="22"/>
              </w:rPr>
              <w:t>Котельная (п.Яр, ул. Ф.Васильева, 29а)</w:t>
            </w:r>
          </w:p>
        </w:tc>
        <w:tc>
          <w:tcPr>
            <w:tcW w:w="612" w:type="pct"/>
            <w:vAlign w:val="center"/>
          </w:tcPr>
          <w:p w:rsidR="00D4116F" w:rsidRPr="00A5746B" w:rsidRDefault="00D4116F">
            <w:pPr>
              <w:jc w:val="center"/>
              <w:rPr>
                <w:sz w:val="20"/>
                <w:szCs w:val="20"/>
              </w:rPr>
            </w:pPr>
            <w:r w:rsidRPr="00A5746B">
              <w:rPr>
                <w:sz w:val="20"/>
                <w:szCs w:val="20"/>
              </w:rPr>
              <w:t>2,642</w:t>
            </w:r>
          </w:p>
        </w:tc>
        <w:tc>
          <w:tcPr>
            <w:tcW w:w="511" w:type="pct"/>
            <w:vAlign w:val="center"/>
          </w:tcPr>
          <w:p w:rsidR="00D4116F" w:rsidRPr="00A5746B" w:rsidRDefault="00D4116F">
            <w:pPr>
              <w:jc w:val="center"/>
              <w:rPr>
                <w:sz w:val="20"/>
                <w:szCs w:val="20"/>
              </w:rPr>
            </w:pPr>
            <w:r w:rsidRPr="00A5746B">
              <w:rPr>
                <w:sz w:val="20"/>
                <w:szCs w:val="20"/>
              </w:rPr>
              <w:t>89,20</w:t>
            </w:r>
          </w:p>
        </w:tc>
        <w:tc>
          <w:tcPr>
            <w:tcW w:w="673" w:type="pct"/>
            <w:tcBorders>
              <w:right w:val="single" w:sz="4" w:space="0" w:color="auto"/>
            </w:tcBorders>
            <w:shd w:val="clear" w:color="auto" w:fill="auto"/>
            <w:vAlign w:val="center"/>
          </w:tcPr>
          <w:p w:rsidR="00D4116F" w:rsidRPr="00A5746B" w:rsidRDefault="00D4116F">
            <w:pPr>
              <w:jc w:val="center"/>
              <w:rPr>
                <w:sz w:val="20"/>
                <w:szCs w:val="20"/>
              </w:rPr>
            </w:pPr>
            <w:r w:rsidRPr="00A5746B">
              <w:rPr>
                <w:sz w:val="20"/>
                <w:szCs w:val="20"/>
              </w:rPr>
              <w:t>0,223</w:t>
            </w:r>
          </w:p>
        </w:tc>
        <w:tc>
          <w:tcPr>
            <w:tcW w:w="354" w:type="pct"/>
            <w:tcBorders>
              <w:right w:val="single" w:sz="4" w:space="0" w:color="auto"/>
            </w:tcBorders>
            <w:vAlign w:val="center"/>
          </w:tcPr>
          <w:p w:rsidR="00D4116F" w:rsidRPr="00A5746B" w:rsidRDefault="00D4116F">
            <w:pPr>
              <w:jc w:val="center"/>
              <w:rPr>
                <w:sz w:val="20"/>
                <w:szCs w:val="20"/>
              </w:rPr>
            </w:pPr>
            <w:r w:rsidRPr="00A5746B">
              <w:rPr>
                <w:sz w:val="20"/>
                <w:szCs w:val="20"/>
              </w:rPr>
              <w:t>1,236</w:t>
            </w:r>
          </w:p>
        </w:tc>
        <w:tc>
          <w:tcPr>
            <w:tcW w:w="731" w:type="pct"/>
            <w:tcBorders>
              <w:right w:val="single" w:sz="4" w:space="0" w:color="auto"/>
            </w:tcBorders>
            <w:vAlign w:val="center"/>
          </w:tcPr>
          <w:p w:rsidR="00D4116F" w:rsidRPr="00A5746B" w:rsidRDefault="00D4116F">
            <w:pPr>
              <w:jc w:val="center"/>
              <w:rPr>
                <w:sz w:val="20"/>
                <w:szCs w:val="20"/>
              </w:rPr>
            </w:pPr>
            <w:r w:rsidRPr="00A5746B">
              <w:rPr>
                <w:sz w:val="20"/>
                <w:szCs w:val="20"/>
              </w:rPr>
              <w:t>1,236</w:t>
            </w:r>
          </w:p>
        </w:tc>
        <w:tc>
          <w:tcPr>
            <w:tcW w:w="728" w:type="pct"/>
            <w:tcBorders>
              <w:right w:val="single" w:sz="4" w:space="0" w:color="auto"/>
            </w:tcBorders>
            <w:vAlign w:val="center"/>
          </w:tcPr>
          <w:p w:rsidR="00D4116F" w:rsidRPr="00A5746B" w:rsidRDefault="00D4116F" w:rsidP="004E3A49">
            <w:pPr>
              <w:jc w:val="center"/>
              <w:rPr>
                <w:rFonts w:eastAsia="Times New Roman"/>
                <w:sz w:val="20"/>
                <w:szCs w:val="20"/>
                <w:lang w:eastAsia="ru-RU"/>
              </w:rPr>
            </w:pPr>
            <w:r w:rsidRPr="00A5746B">
              <w:rPr>
                <w:rFonts w:eastAsia="Times New Roman"/>
                <w:sz w:val="20"/>
                <w:szCs w:val="20"/>
                <w:lang w:eastAsia="ru-RU"/>
              </w:rPr>
              <w:t>-</w:t>
            </w:r>
          </w:p>
        </w:tc>
      </w:tr>
      <w:tr w:rsidR="00D4116F" w:rsidRPr="00A5746B" w:rsidTr="009D60F7">
        <w:trPr>
          <w:cantSplit/>
          <w:trHeight w:val="451"/>
        </w:trPr>
        <w:tc>
          <w:tcPr>
            <w:tcW w:w="243" w:type="pct"/>
            <w:vAlign w:val="center"/>
          </w:tcPr>
          <w:p w:rsidR="00D4116F" w:rsidRPr="00A5746B" w:rsidRDefault="00D4116F" w:rsidP="00D4116F">
            <w:pPr>
              <w:pStyle w:val="ab"/>
              <w:jc w:val="center"/>
              <w:rPr>
                <w:sz w:val="22"/>
                <w:szCs w:val="22"/>
              </w:rPr>
            </w:pPr>
            <w:r w:rsidRPr="00A5746B">
              <w:rPr>
                <w:sz w:val="22"/>
                <w:szCs w:val="22"/>
              </w:rPr>
              <w:t>7</w:t>
            </w:r>
          </w:p>
        </w:tc>
        <w:tc>
          <w:tcPr>
            <w:tcW w:w="1148" w:type="pct"/>
            <w:shd w:val="clear" w:color="auto" w:fill="auto"/>
            <w:vAlign w:val="center"/>
          </w:tcPr>
          <w:p w:rsidR="00D4116F" w:rsidRPr="00A5746B" w:rsidRDefault="00D4116F" w:rsidP="00D4116F">
            <w:pPr>
              <w:jc w:val="center"/>
              <w:rPr>
                <w:sz w:val="22"/>
              </w:rPr>
            </w:pPr>
            <w:r w:rsidRPr="00A5746B">
              <w:rPr>
                <w:sz w:val="22"/>
              </w:rPr>
              <w:t>Котельная (д.Зюино, ул. Школьная, 77а)</w:t>
            </w:r>
          </w:p>
        </w:tc>
        <w:tc>
          <w:tcPr>
            <w:tcW w:w="612" w:type="pct"/>
            <w:vAlign w:val="center"/>
          </w:tcPr>
          <w:p w:rsidR="00D4116F" w:rsidRPr="00A5746B" w:rsidRDefault="00D4116F">
            <w:pPr>
              <w:jc w:val="center"/>
              <w:rPr>
                <w:sz w:val="20"/>
                <w:szCs w:val="20"/>
              </w:rPr>
            </w:pPr>
            <w:r w:rsidRPr="00A5746B">
              <w:rPr>
                <w:sz w:val="20"/>
                <w:szCs w:val="20"/>
              </w:rPr>
              <w:t>0,214</w:t>
            </w:r>
          </w:p>
        </w:tc>
        <w:tc>
          <w:tcPr>
            <w:tcW w:w="511" w:type="pct"/>
            <w:vAlign w:val="center"/>
          </w:tcPr>
          <w:p w:rsidR="00D4116F" w:rsidRPr="00A5746B" w:rsidRDefault="00D4116F">
            <w:pPr>
              <w:jc w:val="center"/>
              <w:rPr>
                <w:sz w:val="20"/>
                <w:szCs w:val="20"/>
              </w:rPr>
            </w:pPr>
            <w:r w:rsidRPr="00A5746B">
              <w:rPr>
                <w:sz w:val="20"/>
                <w:szCs w:val="20"/>
              </w:rPr>
              <w:t>4,82</w:t>
            </w:r>
          </w:p>
        </w:tc>
        <w:tc>
          <w:tcPr>
            <w:tcW w:w="673" w:type="pct"/>
            <w:tcBorders>
              <w:right w:val="single" w:sz="4" w:space="0" w:color="auto"/>
            </w:tcBorders>
            <w:shd w:val="clear" w:color="auto" w:fill="auto"/>
            <w:vAlign w:val="center"/>
          </w:tcPr>
          <w:p w:rsidR="00D4116F" w:rsidRPr="00A5746B" w:rsidRDefault="00D4116F">
            <w:pPr>
              <w:jc w:val="center"/>
              <w:rPr>
                <w:sz w:val="20"/>
                <w:szCs w:val="20"/>
              </w:rPr>
            </w:pPr>
            <w:r w:rsidRPr="00A5746B">
              <w:rPr>
                <w:sz w:val="20"/>
                <w:szCs w:val="20"/>
              </w:rPr>
              <w:t>0,012</w:t>
            </w:r>
          </w:p>
        </w:tc>
        <w:tc>
          <w:tcPr>
            <w:tcW w:w="354" w:type="pct"/>
            <w:tcBorders>
              <w:right w:val="single" w:sz="4" w:space="0" w:color="auto"/>
            </w:tcBorders>
            <w:vAlign w:val="center"/>
          </w:tcPr>
          <w:p w:rsidR="00D4116F" w:rsidRPr="00A5746B" w:rsidRDefault="00D4116F">
            <w:pPr>
              <w:jc w:val="center"/>
              <w:rPr>
                <w:sz w:val="20"/>
                <w:szCs w:val="20"/>
              </w:rPr>
            </w:pPr>
            <w:r w:rsidRPr="00A5746B">
              <w:rPr>
                <w:sz w:val="20"/>
                <w:szCs w:val="20"/>
              </w:rPr>
              <w:t>0,067</w:t>
            </w:r>
          </w:p>
        </w:tc>
        <w:tc>
          <w:tcPr>
            <w:tcW w:w="731" w:type="pct"/>
            <w:tcBorders>
              <w:right w:val="single" w:sz="4" w:space="0" w:color="auto"/>
            </w:tcBorders>
            <w:vAlign w:val="center"/>
          </w:tcPr>
          <w:p w:rsidR="00D4116F" w:rsidRPr="00A5746B" w:rsidRDefault="00D4116F">
            <w:pPr>
              <w:jc w:val="center"/>
              <w:rPr>
                <w:sz w:val="20"/>
                <w:szCs w:val="20"/>
              </w:rPr>
            </w:pPr>
            <w:r w:rsidRPr="00A5746B">
              <w:rPr>
                <w:sz w:val="20"/>
                <w:szCs w:val="20"/>
              </w:rPr>
              <w:t>0,067</w:t>
            </w:r>
          </w:p>
        </w:tc>
        <w:tc>
          <w:tcPr>
            <w:tcW w:w="728" w:type="pct"/>
            <w:tcBorders>
              <w:right w:val="single" w:sz="4" w:space="0" w:color="auto"/>
            </w:tcBorders>
            <w:vAlign w:val="center"/>
          </w:tcPr>
          <w:p w:rsidR="00D4116F" w:rsidRPr="00A5746B" w:rsidRDefault="00D4116F" w:rsidP="004E3A49">
            <w:pPr>
              <w:jc w:val="center"/>
              <w:rPr>
                <w:rFonts w:eastAsia="Times New Roman"/>
                <w:sz w:val="20"/>
                <w:szCs w:val="20"/>
                <w:lang w:eastAsia="ru-RU"/>
              </w:rPr>
            </w:pPr>
            <w:r w:rsidRPr="00A5746B">
              <w:rPr>
                <w:rFonts w:eastAsia="Times New Roman"/>
                <w:sz w:val="20"/>
                <w:szCs w:val="20"/>
                <w:lang w:eastAsia="ru-RU"/>
              </w:rPr>
              <w:t>-</w:t>
            </w:r>
          </w:p>
        </w:tc>
      </w:tr>
      <w:tr w:rsidR="00D4116F" w:rsidRPr="00A5746B" w:rsidTr="009D60F7">
        <w:trPr>
          <w:cantSplit/>
          <w:trHeight w:val="451"/>
        </w:trPr>
        <w:tc>
          <w:tcPr>
            <w:tcW w:w="243" w:type="pct"/>
            <w:vAlign w:val="center"/>
          </w:tcPr>
          <w:p w:rsidR="00D4116F" w:rsidRPr="00A5746B" w:rsidRDefault="00D4116F" w:rsidP="00D4116F">
            <w:pPr>
              <w:pStyle w:val="ab"/>
              <w:jc w:val="center"/>
              <w:rPr>
                <w:sz w:val="22"/>
                <w:szCs w:val="22"/>
              </w:rPr>
            </w:pPr>
            <w:r w:rsidRPr="00A5746B">
              <w:rPr>
                <w:sz w:val="22"/>
                <w:szCs w:val="22"/>
              </w:rPr>
              <w:t>8</w:t>
            </w:r>
          </w:p>
        </w:tc>
        <w:tc>
          <w:tcPr>
            <w:tcW w:w="1148" w:type="pct"/>
            <w:shd w:val="clear" w:color="auto" w:fill="auto"/>
            <w:vAlign w:val="center"/>
          </w:tcPr>
          <w:p w:rsidR="00D4116F" w:rsidRPr="00A5746B" w:rsidRDefault="00D4116F" w:rsidP="00D4116F">
            <w:pPr>
              <w:jc w:val="center"/>
              <w:rPr>
                <w:sz w:val="22"/>
              </w:rPr>
            </w:pPr>
            <w:r w:rsidRPr="00A5746B">
              <w:rPr>
                <w:sz w:val="22"/>
              </w:rPr>
              <w:t>Котельная (д.Бачумово, ул. Школьная, 17а)</w:t>
            </w:r>
          </w:p>
        </w:tc>
        <w:tc>
          <w:tcPr>
            <w:tcW w:w="612" w:type="pct"/>
            <w:vAlign w:val="center"/>
          </w:tcPr>
          <w:p w:rsidR="00D4116F" w:rsidRPr="00A5746B" w:rsidRDefault="00D4116F">
            <w:pPr>
              <w:jc w:val="center"/>
              <w:rPr>
                <w:sz w:val="20"/>
                <w:szCs w:val="20"/>
              </w:rPr>
            </w:pPr>
            <w:r w:rsidRPr="00A5746B">
              <w:rPr>
                <w:sz w:val="20"/>
                <w:szCs w:val="20"/>
              </w:rPr>
              <w:t>0,289</w:t>
            </w:r>
          </w:p>
        </w:tc>
        <w:tc>
          <w:tcPr>
            <w:tcW w:w="511" w:type="pct"/>
            <w:vAlign w:val="center"/>
          </w:tcPr>
          <w:p w:rsidR="00D4116F" w:rsidRPr="00A5746B" w:rsidRDefault="00D4116F">
            <w:pPr>
              <w:jc w:val="center"/>
              <w:rPr>
                <w:sz w:val="20"/>
                <w:szCs w:val="20"/>
              </w:rPr>
            </w:pPr>
            <w:r w:rsidRPr="00A5746B">
              <w:rPr>
                <w:sz w:val="20"/>
                <w:szCs w:val="20"/>
              </w:rPr>
              <w:t>10,30</w:t>
            </w:r>
          </w:p>
        </w:tc>
        <w:tc>
          <w:tcPr>
            <w:tcW w:w="673" w:type="pct"/>
            <w:tcBorders>
              <w:right w:val="single" w:sz="4" w:space="0" w:color="auto"/>
            </w:tcBorders>
            <w:shd w:val="clear" w:color="auto" w:fill="auto"/>
            <w:vAlign w:val="center"/>
          </w:tcPr>
          <w:p w:rsidR="00D4116F" w:rsidRPr="00A5746B" w:rsidRDefault="00D4116F">
            <w:pPr>
              <w:jc w:val="center"/>
              <w:rPr>
                <w:sz w:val="20"/>
                <w:szCs w:val="20"/>
              </w:rPr>
            </w:pPr>
            <w:r w:rsidRPr="00A5746B">
              <w:rPr>
                <w:sz w:val="20"/>
                <w:szCs w:val="20"/>
              </w:rPr>
              <w:t>0,026</w:t>
            </w:r>
          </w:p>
        </w:tc>
        <w:tc>
          <w:tcPr>
            <w:tcW w:w="354" w:type="pct"/>
            <w:tcBorders>
              <w:right w:val="single" w:sz="4" w:space="0" w:color="auto"/>
            </w:tcBorders>
            <w:vAlign w:val="center"/>
          </w:tcPr>
          <w:p w:rsidR="00D4116F" w:rsidRPr="00A5746B" w:rsidRDefault="00D4116F">
            <w:pPr>
              <w:jc w:val="center"/>
              <w:rPr>
                <w:sz w:val="20"/>
                <w:szCs w:val="20"/>
              </w:rPr>
            </w:pPr>
            <w:r w:rsidRPr="00A5746B">
              <w:rPr>
                <w:sz w:val="20"/>
                <w:szCs w:val="20"/>
              </w:rPr>
              <w:t>0,143</w:t>
            </w:r>
          </w:p>
        </w:tc>
        <w:tc>
          <w:tcPr>
            <w:tcW w:w="731" w:type="pct"/>
            <w:tcBorders>
              <w:right w:val="single" w:sz="4" w:space="0" w:color="auto"/>
            </w:tcBorders>
            <w:vAlign w:val="center"/>
          </w:tcPr>
          <w:p w:rsidR="00D4116F" w:rsidRPr="00A5746B" w:rsidRDefault="00D4116F">
            <w:pPr>
              <w:jc w:val="center"/>
              <w:rPr>
                <w:sz w:val="20"/>
                <w:szCs w:val="20"/>
              </w:rPr>
            </w:pPr>
            <w:r w:rsidRPr="00A5746B">
              <w:rPr>
                <w:sz w:val="20"/>
                <w:szCs w:val="20"/>
              </w:rPr>
              <w:t>0,143</w:t>
            </w:r>
          </w:p>
        </w:tc>
        <w:tc>
          <w:tcPr>
            <w:tcW w:w="728" w:type="pct"/>
            <w:tcBorders>
              <w:right w:val="single" w:sz="4" w:space="0" w:color="auto"/>
            </w:tcBorders>
            <w:vAlign w:val="center"/>
          </w:tcPr>
          <w:p w:rsidR="00D4116F" w:rsidRPr="00A5746B" w:rsidRDefault="00D4116F" w:rsidP="004E3A49">
            <w:pPr>
              <w:jc w:val="center"/>
              <w:rPr>
                <w:rFonts w:eastAsia="Times New Roman"/>
                <w:sz w:val="20"/>
                <w:szCs w:val="20"/>
                <w:lang w:eastAsia="ru-RU"/>
              </w:rPr>
            </w:pPr>
            <w:r w:rsidRPr="00A5746B">
              <w:rPr>
                <w:rFonts w:eastAsia="Times New Roman"/>
                <w:sz w:val="20"/>
                <w:szCs w:val="20"/>
                <w:lang w:eastAsia="ru-RU"/>
              </w:rPr>
              <w:t>-</w:t>
            </w:r>
          </w:p>
        </w:tc>
      </w:tr>
      <w:tr w:rsidR="00D4116F" w:rsidRPr="00A5746B" w:rsidTr="009D60F7">
        <w:trPr>
          <w:cantSplit/>
          <w:trHeight w:val="451"/>
        </w:trPr>
        <w:tc>
          <w:tcPr>
            <w:tcW w:w="243" w:type="pct"/>
            <w:vAlign w:val="center"/>
          </w:tcPr>
          <w:p w:rsidR="00D4116F" w:rsidRPr="00A5746B" w:rsidRDefault="00D4116F" w:rsidP="00D4116F">
            <w:pPr>
              <w:pStyle w:val="ab"/>
              <w:jc w:val="center"/>
              <w:rPr>
                <w:sz w:val="22"/>
                <w:szCs w:val="22"/>
              </w:rPr>
            </w:pPr>
            <w:r w:rsidRPr="00A5746B">
              <w:rPr>
                <w:sz w:val="22"/>
                <w:szCs w:val="22"/>
              </w:rPr>
              <w:t>9</w:t>
            </w:r>
          </w:p>
        </w:tc>
        <w:tc>
          <w:tcPr>
            <w:tcW w:w="1148" w:type="pct"/>
            <w:shd w:val="clear" w:color="auto" w:fill="auto"/>
            <w:vAlign w:val="center"/>
          </w:tcPr>
          <w:p w:rsidR="00D4116F" w:rsidRPr="00A5746B" w:rsidRDefault="00D4116F" w:rsidP="00D4116F">
            <w:pPr>
              <w:jc w:val="center"/>
              <w:rPr>
                <w:sz w:val="22"/>
              </w:rPr>
            </w:pPr>
            <w:r w:rsidRPr="00A5746B">
              <w:rPr>
                <w:sz w:val="22"/>
              </w:rPr>
              <w:t>Котельная (д. Ворца, ул. Чапаевская, 66)</w:t>
            </w:r>
          </w:p>
        </w:tc>
        <w:tc>
          <w:tcPr>
            <w:tcW w:w="612" w:type="pct"/>
            <w:vAlign w:val="center"/>
          </w:tcPr>
          <w:p w:rsidR="00D4116F" w:rsidRPr="00A5746B" w:rsidRDefault="00D4116F">
            <w:pPr>
              <w:jc w:val="center"/>
              <w:rPr>
                <w:sz w:val="20"/>
                <w:szCs w:val="20"/>
              </w:rPr>
            </w:pPr>
            <w:r w:rsidRPr="00A5746B">
              <w:rPr>
                <w:sz w:val="20"/>
                <w:szCs w:val="20"/>
              </w:rPr>
              <w:t>0,306</w:t>
            </w:r>
          </w:p>
        </w:tc>
        <w:tc>
          <w:tcPr>
            <w:tcW w:w="511" w:type="pct"/>
            <w:vAlign w:val="center"/>
          </w:tcPr>
          <w:p w:rsidR="00D4116F" w:rsidRPr="00A5746B" w:rsidRDefault="00D4116F">
            <w:pPr>
              <w:jc w:val="center"/>
              <w:rPr>
                <w:sz w:val="20"/>
                <w:szCs w:val="20"/>
              </w:rPr>
            </w:pPr>
            <w:r w:rsidRPr="00A5746B">
              <w:rPr>
                <w:sz w:val="20"/>
                <w:szCs w:val="20"/>
              </w:rPr>
              <w:t>7,47</w:t>
            </w:r>
          </w:p>
        </w:tc>
        <w:tc>
          <w:tcPr>
            <w:tcW w:w="673" w:type="pct"/>
            <w:tcBorders>
              <w:right w:val="single" w:sz="4" w:space="0" w:color="auto"/>
            </w:tcBorders>
            <w:shd w:val="clear" w:color="auto" w:fill="auto"/>
            <w:vAlign w:val="center"/>
          </w:tcPr>
          <w:p w:rsidR="00D4116F" w:rsidRPr="00A5746B" w:rsidRDefault="00D4116F">
            <w:pPr>
              <w:jc w:val="center"/>
              <w:rPr>
                <w:sz w:val="20"/>
                <w:szCs w:val="20"/>
              </w:rPr>
            </w:pPr>
            <w:r w:rsidRPr="00A5746B">
              <w:rPr>
                <w:sz w:val="20"/>
                <w:szCs w:val="20"/>
              </w:rPr>
              <w:t>0,019</w:t>
            </w:r>
          </w:p>
        </w:tc>
        <w:tc>
          <w:tcPr>
            <w:tcW w:w="354" w:type="pct"/>
            <w:tcBorders>
              <w:right w:val="single" w:sz="4" w:space="0" w:color="auto"/>
            </w:tcBorders>
            <w:vAlign w:val="center"/>
          </w:tcPr>
          <w:p w:rsidR="00D4116F" w:rsidRPr="00A5746B" w:rsidRDefault="00D4116F">
            <w:pPr>
              <w:jc w:val="center"/>
              <w:rPr>
                <w:sz w:val="20"/>
                <w:szCs w:val="20"/>
              </w:rPr>
            </w:pPr>
            <w:r w:rsidRPr="00A5746B">
              <w:rPr>
                <w:sz w:val="20"/>
                <w:szCs w:val="20"/>
              </w:rPr>
              <w:t>0,103</w:t>
            </w:r>
          </w:p>
        </w:tc>
        <w:tc>
          <w:tcPr>
            <w:tcW w:w="731" w:type="pct"/>
            <w:tcBorders>
              <w:right w:val="single" w:sz="4" w:space="0" w:color="auto"/>
            </w:tcBorders>
            <w:vAlign w:val="center"/>
          </w:tcPr>
          <w:p w:rsidR="00D4116F" w:rsidRPr="00A5746B" w:rsidRDefault="00D4116F">
            <w:pPr>
              <w:jc w:val="center"/>
              <w:rPr>
                <w:sz w:val="20"/>
                <w:szCs w:val="20"/>
              </w:rPr>
            </w:pPr>
            <w:r w:rsidRPr="00A5746B">
              <w:rPr>
                <w:sz w:val="20"/>
                <w:szCs w:val="20"/>
              </w:rPr>
              <w:t>0,103</w:t>
            </w:r>
          </w:p>
        </w:tc>
        <w:tc>
          <w:tcPr>
            <w:tcW w:w="728" w:type="pct"/>
            <w:tcBorders>
              <w:right w:val="single" w:sz="4" w:space="0" w:color="auto"/>
            </w:tcBorders>
            <w:vAlign w:val="center"/>
          </w:tcPr>
          <w:p w:rsidR="00D4116F" w:rsidRPr="00A5746B" w:rsidRDefault="00D4116F" w:rsidP="004E3A49">
            <w:pPr>
              <w:jc w:val="center"/>
              <w:rPr>
                <w:rFonts w:eastAsia="Times New Roman"/>
                <w:sz w:val="20"/>
                <w:szCs w:val="20"/>
                <w:lang w:eastAsia="ru-RU"/>
              </w:rPr>
            </w:pPr>
            <w:r w:rsidRPr="00A5746B">
              <w:rPr>
                <w:rFonts w:eastAsia="Times New Roman"/>
                <w:sz w:val="20"/>
                <w:szCs w:val="20"/>
                <w:lang w:eastAsia="ru-RU"/>
              </w:rPr>
              <w:t>-</w:t>
            </w:r>
          </w:p>
        </w:tc>
      </w:tr>
      <w:tr w:rsidR="00D4116F" w:rsidRPr="00A5746B" w:rsidTr="009D60F7">
        <w:trPr>
          <w:cantSplit/>
          <w:trHeight w:val="451"/>
        </w:trPr>
        <w:tc>
          <w:tcPr>
            <w:tcW w:w="243" w:type="pct"/>
            <w:vAlign w:val="center"/>
          </w:tcPr>
          <w:p w:rsidR="00D4116F" w:rsidRPr="00A5746B" w:rsidRDefault="00D4116F" w:rsidP="00D4116F">
            <w:pPr>
              <w:pStyle w:val="ab"/>
              <w:jc w:val="center"/>
              <w:rPr>
                <w:sz w:val="22"/>
                <w:szCs w:val="22"/>
              </w:rPr>
            </w:pPr>
            <w:r w:rsidRPr="00A5746B">
              <w:rPr>
                <w:sz w:val="22"/>
                <w:szCs w:val="22"/>
              </w:rPr>
              <w:t>10</w:t>
            </w:r>
          </w:p>
        </w:tc>
        <w:tc>
          <w:tcPr>
            <w:tcW w:w="1148" w:type="pct"/>
            <w:shd w:val="clear" w:color="auto" w:fill="auto"/>
            <w:vAlign w:val="center"/>
          </w:tcPr>
          <w:p w:rsidR="00D4116F" w:rsidRPr="00A5746B" w:rsidRDefault="00D4116F" w:rsidP="00D4116F">
            <w:pPr>
              <w:jc w:val="center"/>
              <w:rPr>
                <w:sz w:val="22"/>
              </w:rPr>
            </w:pPr>
            <w:r w:rsidRPr="00A5746B">
              <w:rPr>
                <w:sz w:val="22"/>
              </w:rPr>
              <w:t>Котельная (с.Укан, ул. Советская, 15б)</w:t>
            </w:r>
          </w:p>
        </w:tc>
        <w:tc>
          <w:tcPr>
            <w:tcW w:w="612" w:type="pct"/>
            <w:vAlign w:val="center"/>
          </w:tcPr>
          <w:p w:rsidR="00D4116F" w:rsidRPr="00A5746B" w:rsidRDefault="00D4116F">
            <w:pPr>
              <w:jc w:val="center"/>
              <w:rPr>
                <w:sz w:val="20"/>
                <w:szCs w:val="20"/>
              </w:rPr>
            </w:pPr>
            <w:r w:rsidRPr="00A5746B">
              <w:rPr>
                <w:sz w:val="20"/>
                <w:szCs w:val="20"/>
              </w:rPr>
              <w:t>0,305</w:t>
            </w:r>
          </w:p>
        </w:tc>
        <w:tc>
          <w:tcPr>
            <w:tcW w:w="511" w:type="pct"/>
            <w:vAlign w:val="center"/>
          </w:tcPr>
          <w:p w:rsidR="00D4116F" w:rsidRPr="00A5746B" w:rsidRDefault="00D4116F">
            <w:pPr>
              <w:jc w:val="center"/>
              <w:rPr>
                <w:sz w:val="20"/>
                <w:szCs w:val="20"/>
              </w:rPr>
            </w:pPr>
            <w:r w:rsidRPr="00A5746B">
              <w:rPr>
                <w:sz w:val="20"/>
                <w:szCs w:val="20"/>
              </w:rPr>
              <w:t>7,51</w:t>
            </w:r>
          </w:p>
        </w:tc>
        <w:tc>
          <w:tcPr>
            <w:tcW w:w="673" w:type="pct"/>
            <w:tcBorders>
              <w:right w:val="single" w:sz="4" w:space="0" w:color="auto"/>
            </w:tcBorders>
            <w:shd w:val="clear" w:color="auto" w:fill="auto"/>
            <w:vAlign w:val="center"/>
          </w:tcPr>
          <w:p w:rsidR="00D4116F" w:rsidRPr="00A5746B" w:rsidRDefault="00D4116F">
            <w:pPr>
              <w:jc w:val="center"/>
              <w:rPr>
                <w:sz w:val="20"/>
                <w:szCs w:val="20"/>
              </w:rPr>
            </w:pPr>
            <w:r w:rsidRPr="00A5746B">
              <w:rPr>
                <w:sz w:val="20"/>
                <w:szCs w:val="20"/>
              </w:rPr>
              <w:t>0,019</w:t>
            </w:r>
          </w:p>
        </w:tc>
        <w:tc>
          <w:tcPr>
            <w:tcW w:w="354" w:type="pct"/>
            <w:tcBorders>
              <w:right w:val="single" w:sz="4" w:space="0" w:color="auto"/>
            </w:tcBorders>
            <w:vAlign w:val="center"/>
          </w:tcPr>
          <w:p w:rsidR="00D4116F" w:rsidRPr="00A5746B" w:rsidRDefault="00D4116F">
            <w:pPr>
              <w:jc w:val="center"/>
              <w:rPr>
                <w:sz w:val="20"/>
                <w:szCs w:val="20"/>
              </w:rPr>
            </w:pPr>
            <w:r w:rsidRPr="00A5746B">
              <w:rPr>
                <w:sz w:val="20"/>
                <w:szCs w:val="20"/>
              </w:rPr>
              <w:t>0,104</w:t>
            </w:r>
          </w:p>
        </w:tc>
        <w:tc>
          <w:tcPr>
            <w:tcW w:w="731" w:type="pct"/>
            <w:tcBorders>
              <w:right w:val="single" w:sz="4" w:space="0" w:color="auto"/>
            </w:tcBorders>
            <w:vAlign w:val="center"/>
          </w:tcPr>
          <w:p w:rsidR="00D4116F" w:rsidRPr="00A5746B" w:rsidRDefault="00D4116F">
            <w:pPr>
              <w:jc w:val="center"/>
              <w:rPr>
                <w:sz w:val="20"/>
                <w:szCs w:val="20"/>
              </w:rPr>
            </w:pPr>
            <w:r w:rsidRPr="00A5746B">
              <w:rPr>
                <w:sz w:val="20"/>
                <w:szCs w:val="20"/>
              </w:rPr>
              <w:t>0,104</w:t>
            </w:r>
          </w:p>
        </w:tc>
        <w:tc>
          <w:tcPr>
            <w:tcW w:w="728" w:type="pct"/>
            <w:tcBorders>
              <w:right w:val="single" w:sz="4" w:space="0" w:color="auto"/>
            </w:tcBorders>
            <w:vAlign w:val="center"/>
          </w:tcPr>
          <w:p w:rsidR="00D4116F" w:rsidRPr="00A5746B" w:rsidRDefault="00D4116F" w:rsidP="004E3A49">
            <w:pPr>
              <w:jc w:val="center"/>
              <w:rPr>
                <w:rFonts w:eastAsia="Times New Roman"/>
                <w:sz w:val="20"/>
                <w:szCs w:val="20"/>
                <w:lang w:eastAsia="ru-RU"/>
              </w:rPr>
            </w:pPr>
            <w:r w:rsidRPr="00A5746B">
              <w:rPr>
                <w:rFonts w:eastAsia="Times New Roman"/>
                <w:sz w:val="20"/>
                <w:szCs w:val="20"/>
                <w:lang w:eastAsia="ru-RU"/>
              </w:rPr>
              <w:t>-</w:t>
            </w:r>
          </w:p>
        </w:tc>
      </w:tr>
      <w:tr w:rsidR="00D4116F" w:rsidRPr="00A5746B" w:rsidTr="009D60F7">
        <w:trPr>
          <w:cantSplit/>
          <w:trHeight w:val="451"/>
        </w:trPr>
        <w:tc>
          <w:tcPr>
            <w:tcW w:w="243" w:type="pct"/>
            <w:vAlign w:val="center"/>
          </w:tcPr>
          <w:p w:rsidR="00D4116F" w:rsidRPr="00A5746B" w:rsidRDefault="00D4116F" w:rsidP="00D4116F">
            <w:pPr>
              <w:pStyle w:val="ab"/>
              <w:jc w:val="center"/>
              <w:rPr>
                <w:sz w:val="22"/>
                <w:szCs w:val="22"/>
              </w:rPr>
            </w:pPr>
            <w:r w:rsidRPr="00A5746B">
              <w:rPr>
                <w:sz w:val="22"/>
                <w:szCs w:val="22"/>
              </w:rPr>
              <w:t>11</w:t>
            </w:r>
          </w:p>
        </w:tc>
        <w:tc>
          <w:tcPr>
            <w:tcW w:w="1148" w:type="pct"/>
            <w:shd w:val="clear" w:color="auto" w:fill="auto"/>
            <w:vAlign w:val="center"/>
          </w:tcPr>
          <w:p w:rsidR="00D4116F" w:rsidRPr="00A5746B" w:rsidRDefault="00D4116F" w:rsidP="00D4116F">
            <w:pPr>
              <w:jc w:val="center"/>
              <w:rPr>
                <w:sz w:val="22"/>
              </w:rPr>
            </w:pPr>
            <w:r w:rsidRPr="00A5746B">
              <w:rPr>
                <w:sz w:val="22"/>
              </w:rPr>
              <w:t>Котельная (п. Яр, ул. Ворошилова, 10ж)</w:t>
            </w:r>
          </w:p>
        </w:tc>
        <w:tc>
          <w:tcPr>
            <w:tcW w:w="612" w:type="pct"/>
            <w:vAlign w:val="center"/>
          </w:tcPr>
          <w:p w:rsidR="00D4116F" w:rsidRPr="00A5746B" w:rsidRDefault="00D4116F">
            <w:pPr>
              <w:jc w:val="center"/>
              <w:rPr>
                <w:sz w:val="20"/>
                <w:szCs w:val="20"/>
              </w:rPr>
            </w:pPr>
            <w:r w:rsidRPr="00A5746B">
              <w:rPr>
                <w:sz w:val="20"/>
                <w:szCs w:val="20"/>
              </w:rPr>
              <w:t>1,172</w:t>
            </w:r>
          </w:p>
        </w:tc>
        <w:tc>
          <w:tcPr>
            <w:tcW w:w="511" w:type="pct"/>
            <w:vAlign w:val="center"/>
          </w:tcPr>
          <w:p w:rsidR="00D4116F" w:rsidRPr="00A5746B" w:rsidRDefault="00D4116F">
            <w:pPr>
              <w:jc w:val="center"/>
              <w:rPr>
                <w:sz w:val="20"/>
                <w:szCs w:val="20"/>
              </w:rPr>
            </w:pPr>
            <w:r w:rsidRPr="00A5746B">
              <w:rPr>
                <w:sz w:val="20"/>
                <w:szCs w:val="20"/>
              </w:rPr>
              <w:t>62,49</w:t>
            </w:r>
          </w:p>
        </w:tc>
        <w:tc>
          <w:tcPr>
            <w:tcW w:w="673" w:type="pct"/>
            <w:tcBorders>
              <w:right w:val="single" w:sz="4" w:space="0" w:color="auto"/>
            </w:tcBorders>
            <w:shd w:val="clear" w:color="auto" w:fill="auto"/>
            <w:vAlign w:val="center"/>
          </w:tcPr>
          <w:p w:rsidR="00D4116F" w:rsidRPr="00A5746B" w:rsidRDefault="00D4116F">
            <w:pPr>
              <w:jc w:val="center"/>
              <w:rPr>
                <w:sz w:val="20"/>
                <w:szCs w:val="20"/>
              </w:rPr>
            </w:pPr>
            <w:r w:rsidRPr="00A5746B">
              <w:rPr>
                <w:sz w:val="20"/>
                <w:szCs w:val="20"/>
              </w:rPr>
              <w:t>0,156</w:t>
            </w:r>
          </w:p>
        </w:tc>
        <w:tc>
          <w:tcPr>
            <w:tcW w:w="354" w:type="pct"/>
            <w:tcBorders>
              <w:right w:val="single" w:sz="4" w:space="0" w:color="auto"/>
            </w:tcBorders>
            <w:vAlign w:val="center"/>
          </w:tcPr>
          <w:p w:rsidR="00D4116F" w:rsidRPr="00A5746B" w:rsidRDefault="00D4116F">
            <w:pPr>
              <w:jc w:val="center"/>
              <w:rPr>
                <w:sz w:val="20"/>
                <w:szCs w:val="20"/>
              </w:rPr>
            </w:pPr>
            <w:r w:rsidRPr="00A5746B">
              <w:rPr>
                <w:sz w:val="20"/>
                <w:szCs w:val="20"/>
              </w:rPr>
              <w:t>0,866</w:t>
            </w:r>
          </w:p>
        </w:tc>
        <w:tc>
          <w:tcPr>
            <w:tcW w:w="731" w:type="pct"/>
            <w:tcBorders>
              <w:right w:val="single" w:sz="4" w:space="0" w:color="auto"/>
            </w:tcBorders>
            <w:vAlign w:val="center"/>
          </w:tcPr>
          <w:p w:rsidR="00D4116F" w:rsidRPr="00A5746B" w:rsidRDefault="00D4116F">
            <w:pPr>
              <w:jc w:val="center"/>
              <w:rPr>
                <w:sz w:val="20"/>
                <w:szCs w:val="20"/>
              </w:rPr>
            </w:pPr>
            <w:r w:rsidRPr="00A5746B">
              <w:rPr>
                <w:sz w:val="20"/>
                <w:szCs w:val="20"/>
              </w:rPr>
              <w:t>0,866</w:t>
            </w:r>
          </w:p>
        </w:tc>
        <w:tc>
          <w:tcPr>
            <w:tcW w:w="728" w:type="pct"/>
            <w:tcBorders>
              <w:right w:val="single" w:sz="4" w:space="0" w:color="auto"/>
            </w:tcBorders>
            <w:vAlign w:val="center"/>
          </w:tcPr>
          <w:p w:rsidR="00D4116F" w:rsidRPr="00A5746B" w:rsidRDefault="00D4116F" w:rsidP="004E3A49">
            <w:pPr>
              <w:jc w:val="center"/>
              <w:rPr>
                <w:rFonts w:eastAsia="Times New Roman"/>
                <w:sz w:val="20"/>
                <w:szCs w:val="20"/>
                <w:lang w:eastAsia="ru-RU"/>
              </w:rPr>
            </w:pPr>
            <w:r w:rsidRPr="00A5746B">
              <w:rPr>
                <w:rFonts w:eastAsia="Times New Roman"/>
                <w:sz w:val="20"/>
                <w:szCs w:val="20"/>
                <w:lang w:eastAsia="ru-RU"/>
              </w:rPr>
              <w:t>-</w:t>
            </w:r>
          </w:p>
        </w:tc>
      </w:tr>
      <w:tr w:rsidR="00D4116F" w:rsidRPr="00A5746B" w:rsidTr="009D60F7">
        <w:trPr>
          <w:cantSplit/>
          <w:trHeight w:val="451"/>
        </w:trPr>
        <w:tc>
          <w:tcPr>
            <w:tcW w:w="243" w:type="pct"/>
            <w:vAlign w:val="center"/>
          </w:tcPr>
          <w:p w:rsidR="00D4116F" w:rsidRPr="00A5746B" w:rsidRDefault="00D4116F" w:rsidP="00D4116F">
            <w:pPr>
              <w:pStyle w:val="ab"/>
              <w:jc w:val="center"/>
              <w:rPr>
                <w:sz w:val="22"/>
                <w:szCs w:val="22"/>
              </w:rPr>
            </w:pPr>
            <w:r w:rsidRPr="00A5746B">
              <w:rPr>
                <w:sz w:val="22"/>
                <w:szCs w:val="22"/>
              </w:rPr>
              <w:t>12</w:t>
            </w:r>
          </w:p>
        </w:tc>
        <w:tc>
          <w:tcPr>
            <w:tcW w:w="1148" w:type="pct"/>
            <w:shd w:val="clear" w:color="auto" w:fill="auto"/>
            <w:vAlign w:val="center"/>
          </w:tcPr>
          <w:p w:rsidR="00D4116F" w:rsidRPr="00A5746B" w:rsidRDefault="00D4116F" w:rsidP="00D4116F">
            <w:pPr>
              <w:jc w:val="center"/>
              <w:rPr>
                <w:sz w:val="22"/>
              </w:rPr>
            </w:pPr>
            <w:r w:rsidRPr="00A5746B">
              <w:rPr>
                <w:sz w:val="22"/>
              </w:rPr>
              <w:t>Котельная (д.Бармашур, ул. С</w:t>
            </w:r>
            <w:r w:rsidRPr="00A5746B">
              <w:rPr>
                <w:sz w:val="22"/>
              </w:rPr>
              <w:t>о</w:t>
            </w:r>
            <w:r w:rsidRPr="00A5746B">
              <w:rPr>
                <w:sz w:val="22"/>
              </w:rPr>
              <w:t>ветская, 42а)</w:t>
            </w:r>
          </w:p>
        </w:tc>
        <w:tc>
          <w:tcPr>
            <w:tcW w:w="612" w:type="pct"/>
            <w:vAlign w:val="center"/>
          </w:tcPr>
          <w:p w:rsidR="00D4116F" w:rsidRPr="00A5746B" w:rsidRDefault="00D4116F">
            <w:pPr>
              <w:jc w:val="center"/>
              <w:rPr>
                <w:sz w:val="20"/>
                <w:szCs w:val="20"/>
              </w:rPr>
            </w:pPr>
            <w:r w:rsidRPr="00A5746B">
              <w:rPr>
                <w:sz w:val="20"/>
                <w:szCs w:val="20"/>
              </w:rPr>
              <w:t>0,254</w:t>
            </w:r>
          </w:p>
        </w:tc>
        <w:tc>
          <w:tcPr>
            <w:tcW w:w="511" w:type="pct"/>
            <w:vAlign w:val="center"/>
          </w:tcPr>
          <w:p w:rsidR="00D4116F" w:rsidRPr="00A5746B" w:rsidRDefault="00D4116F">
            <w:pPr>
              <w:jc w:val="center"/>
              <w:rPr>
                <w:sz w:val="20"/>
                <w:szCs w:val="20"/>
              </w:rPr>
            </w:pPr>
            <w:r w:rsidRPr="00A5746B">
              <w:rPr>
                <w:sz w:val="20"/>
                <w:szCs w:val="20"/>
              </w:rPr>
              <w:t>9,79</w:t>
            </w:r>
          </w:p>
        </w:tc>
        <w:tc>
          <w:tcPr>
            <w:tcW w:w="673" w:type="pct"/>
            <w:tcBorders>
              <w:right w:val="single" w:sz="4" w:space="0" w:color="auto"/>
            </w:tcBorders>
            <w:shd w:val="clear" w:color="auto" w:fill="auto"/>
            <w:vAlign w:val="center"/>
          </w:tcPr>
          <w:p w:rsidR="00D4116F" w:rsidRPr="00A5746B" w:rsidRDefault="00D4116F">
            <w:pPr>
              <w:jc w:val="center"/>
              <w:rPr>
                <w:sz w:val="20"/>
                <w:szCs w:val="20"/>
              </w:rPr>
            </w:pPr>
            <w:r w:rsidRPr="00A5746B">
              <w:rPr>
                <w:sz w:val="20"/>
                <w:szCs w:val="20"/>
              </w:rPr>
              <w:t>0,024</w:t>
            </w:r>
          </w:p>
        </w:tc>
        <w:tc>
          <w:tcPr>
            <w:tcW w:w="354" w:type="pct"/>
            <w:tcBorders>
              <w:right w:val="single" w:sz="4" w:space="0" w:color="auto"/>
            </w:tcBorders>
            <w:vAlign w:val="center"/>
          </w:tcPr>
          <w:p w:rsidR="00D4116F" w:rsidRPr="00A5746B" w:rsidRDefault="00D4116F">
            <w:pPr>
              <w:jc w:val="center"/>
              <w:rPr>
                <w:sz w:val="20"/>
                <w:szCs w:val="20"/>
              </w:rPr>
            </w:pPr>
            <w:r w:rsidRPr="00A5746B">
              <w:rPr>
                <w:sz w:val="20"/>
                <w:szCs w:val="20"/>
              </w:rPr>
              <w:t>0,136</w:t>
            </w:r>
          </w:p>
        </w:tc>
        <w:tc>
          <w:tcPr>
            <w:tcW w:w="731" w:type="pct"/>
            <w:tcBorders>
              <w:right w:val="single" w:sz="4" w:space="0" w:color="auto"/>
            </w:tcBorders>
            <w:vAlign w:val="center"/>
          </w:tcPr>
          <w:p w:rsidR="00D4116F" w:rsidRPr="00A5746B" w:rsidRDefault="00D4116F">
            <w:pPr>
              <w:jc w:val="center"/>
              <w:rPr>
                <w:sz w:val="20"/>
                <w:szCs w:val="20"/>
              </w:rPr>
            </w:pPr>
            <w:r w:rsidRPr="00A5746B">
              <w:rPr>
                <w:sz w:val="20"/>
                <w:szCs w:val="20"/>
              </w:rPr>
              <w:t>0,136</w:t>
            </w:r>
          </w:p>
        </w:tc>
        <w:tc>
          <w:tcPr>
            <w:tcW w:w="728" w:type="pct"/>
            <w:tcBorders>
              <w:right w:val="single" w:sz="4" w:space="0" w:color="auto"/>
            </w:tcBorders>
            <w:vAlign w:val="center"/>
          </w:tcPr>
          <w:p w:rsidR="00D4116F" w:rsidRPr="00A5746B" w:rsidRDefault="00D4116F" w:rsidP="004E3A49">
            <w:pPr>
              <w:jc w:val="center"/>
              <w:rPr>
                <w:rFonts w:eastAsia="Times New Roman"/>
                <w:sz w:val="20"/>
                <w:szCs w:val="20"/>
                <w:lang w:eastAsia="ru-RU"/>
              </w:rPr>
            </w:pPr>
            <w:r w:rsidRPr="00A5746B">
              <w:rPr>
                <w:rFonts w:eastAsia="Times New Roman"/>
                <w:sz w:val="20"/>
                <w:szCs w:val="20"/>
                <w:lang w:eastAsia="ru-RU"/>
              </w:rPr>
              <w:t>-</w:t>
            </w:r>
          </w:p>
        </w:tc>
      </w:tr>
      <w:tr w:rsidR="00D4116F" w:rsidRPr="00A5746B" w:rsidTr="009D60F7">
        <w:trPr>
          <w:cantSplit/>
          <w:trHeight w:val="451"/>
        </w:trPr>
        <w:tc>
          <w:tcPr>
            <w:tcW w:w="243" w:type="pct"/>
            <w:vAlign w:val="center"/>
          </w:tcPr>
          <w:p w:rsidR="00D4116F" w:rsidRPr="00A5746B" w:rsidRDefault="00D4116F" w:rsidP="00D4116F">
            <w:pPr>
              <w:pStyle w:val="ab"/>
              <w:jc w:val="center"/>
              <w:rPr>
                <w:sz w:val="22"/>
                <w:szCs w:val="22"/>
              </w:rPr>
            </w:pPr>
            <w:r w:rsidRPr="00A5746B">
              <w:rPr>
                <w:sz w:val="22"/>
                <w:szCs w:val="22"/>
              </w:rPr>
              <w:t>13</w:t>
            </w:r>
          </w:p>
        </w:tc>
        <w:tc>
          <w:tcPr>
            <w:tcW w:w="1148" w:type="pct"/>
            <w:shd w:val="clear" w:color="auto" w:fill="auto"/>
            <w:vAlign w:val="center"/>
          </w:tcPr>
          <w:p w:rsidR="00D4116F" w:rsidRPr="00A5746B" w:rsidRDefault="00D4116F" w:rsidP="00D4116F">
            <w:pPr>
              <w:jc w:val="center"/>
              <w:rPr>
                <w:sz w:val="22"/>
              </w:rPr>
            </w:pPr>
            <w:r w:rsidRPr="00A5746B">
              <w:rPr>
                <w:sz w:val="22"/>
              </w:rPr>
              <w:t>Котельная (п.Яр, ул. Вокзальная, 21Б)</w:t>
            </w:r>
          </w:p>
        </w:tc>
        <w:tc>
          <w:tcPr>
            <w:tcW w:w="612" w:type="pct"/>
            <w:vAlign w:val="center"/>
          </w:tcPr>
          <w:p w:rsidR="00D4116F" w:rsidRPr="00A5746B" w:rsidRDefault="00D4116F">
            <w:pPr>
              <w:jc w:val="center"/>
              <w:rPr>
                <w:sz w:val="20"/>
                <w:szCs w:val="20"/>
              </w:rPr>
            </w:pPr>
            <w:r w:rsidRPr="00A5746B">
              <w:rPr>
                <w:sz w:val="20"/>
                <w:szCs w:val="20"/>
              </w:rPr>
              <w:t>0,030</w:t>
            </w:r>
          </w:p>
        </w:tc>
        <w:tc>
          <w:tcPr>
            <w:tcW w:w="511" w:type="pct"/>
            <w:vAlign w:val="center"/>
          </w:tcPr>
          <w:p w:rsidR="00D4116F" w:rsidRPr="00A5746B" w:rsidRDefault="00D4116F">
            <w:pPr>
              <w:jc w:val="center"/>
              <w:rPr>
                <w:sz w:val="20"/>
                <w:szCs w:val="20"/>
              </w:rPr>
            </w:pPr>
            <w:r w:rsidRPr="00A5746B">
              <w:rPr>
                <w:sz w:val="20"/>
                <w:szCs w:val="20"/>
              </w:rPr>
              <w:t>2,27</w:t>
            </w:r>
          </w:p>
        </w:tc>
        <w:tc>
          <w:tcPr>
            <w:tcW w:w="673" w:type="pct"/>
            <w:tcBorders>
              <w:right w:val="single" w:sz="4" w:space="0" w:color="auto"/>
            </w:tcBorders>
            <w:shd w:val="clear" w:color="auto" w:fill="auto"/>
            <w:vAlign w:val="center"/>
          </w:tcPr>
          <w:p w:rsidR="00D4116F" w:rsidRPr="00A5746B" w:rsidRDefault="00D4116F">
            <w:pPr>
              <w:jc w:val="center"/>
              <w:rPr>
                <w:sz w:val="20"/>
                <w:szCs w:val="20"/>
              </w:rPr>
            </w:pPr>
            <w:r w:rsidRPr="00A5746B">
              <w:rPr>
                <w:sz w:val="20"/>
                <w:szCs w:val="20"/>
              </w:rPr>
              <w:t>0,006</w:t>
            </w:r>
          </w:p>
        </w:tc>
        <w:tc>
          <w:tcPr>
            <w:tcW w:w="354" w:type="pct"/>
            <w:tcBorders>
              <w:right w:val="single" w:sz="4" w:space="0" w:color="auto"/>
            </w:tcBorders>
            <w:vAlign w:val="center"/>
          </w:tcPr>
          <w:p w:rsidR="00D4116F" w:rsidRPr="00A5746B" w:rsidRDefault="00D4116F">
            <w:pPr>
              <w:jc w:val="center"/>
              <w:rPr>
                <w:sz w:val="20"/>
                <w:szCs w:val="20"/>
              </w:rPr>
            </w:pPr>
            <w:r w:rsidRPr="00A5746B">
              <w:rPr>
                <w:sz w:val="20"/>
                <w:szCs w:val="20"/>
              </w:rPr>
              <w:t>0,031</w:t>
            </w:r>
          </w:p>
        </w:tc>
        <w:tc>
          <w:tcPr>
            <w:tcW w:w="731" w:type="pct"/>
            <w:tcBorders>
              <w:right w:val="single" w:sz="4" w:space="0" w:color="auto"/>
            </w:tcBorders>
            <w:vAlign w:val="center"/>
          </w:tcPr>
          <w:p w:rsidR="00D4116F" w:rsidRPr="00A5746B" w:rsidRDefault="00D4116F">
            <w:pPr>
              <w:jc w:val="center"/>
              <w:rPr>
                <w:sz w:val="20"/>
                <w:szCs w:val="20"/>
              </w:rPr>
            </w:pPr>
            <w:r w:rsidRPr="00A5746B">
              <w:rPr>
                <w:sz w:val="20"/>
                <w:szCs w:val="20"/>
              </w:rPr>
              <w:t>0,031</w:t>
            </w:r>
          </w:p>
        </w:tc>
        <w:tc>
          <w:tcPr>
            <w:tcW w:w="728" w:type="pct"/>
            <w:tcBorders>
              <w:right w:val="single" w:sz="4" w:space="0" w:color="auto"/>
            </w:tcBorders>
            <w:vAlign w:val="center"/>
          </w:tcPr>
          <w:p w:rsidR="00D4116F" w:rsidRPr="00A5746B" w:rsidRDefault="00D4116F" w:rsidP="004E3A49">
            <w:pPr>
              <w:jc w:val="center"/>
              <w:rPr>
                <w:rFonts w:eastAsia="Times New Roman"/>
                <w:sz w:val="20"/>
                <w:szCs w:val="20"/>
                <w:lang w:eastAsia="ru-RU"/>
              </w:rPr>
            </w:pPr>
            <w:r w:rsidRPr="00A5746B">
              <w:rPr>
                <w:rFonts w:eastAsia="Times New Roman"/>
                <w:sz w:val="20"/>
                <w:szCs w:val="20"/>
                <w:lang w:eastAsia="ru-RU"/>
              </w:rPr>
              <w:t>-</w:t>
            </w:r>
          </w:p>
        </w:tc>
      </w:tr>
      <w:tr w:rsidR="00D4116F" w:rsidRPr="00A5746B" w:rsidTr="009D60F7">
        <w:trPr>
          <w:cantSplit/>
          <w:trHeight w:val="451"/>
        </w:trPr>
        <w:tc>
          <w:tcPr>
            <w:tcW w:w="243" w:type="pct"/>
            <w:vAlign w:val="center"/>
          </w:tcPr>
          <w:p w:rsidR="00D4116F" w:rsidRPr="00A5746B" w:rsidRDefault="00D4116F" w:rsidP="00D4116F">
            <w:pPr>
              <w:pStyle w:val="ab"/>
              <w:jc w:val="center"/>
              <w:rPr>
                <w:sz w:val="22"/>
                <w:szCs w:val="22"/>
              </w:rPr>
            </w:pPr>
            <w:r w:rsidRPr="00A5746B">
              <w:rPr>
                <w:sz w:val="22"/>
                <w:szCs w:val="22"/>
              </w:rPr>
              <w:t>14</w:t>
            </w:r>
          </w:p>
        </w:tc>
        <w:tc>
          <w:tcPr>
            <w:tcW w:w="1148" w:type="pct"/>
            <w:shd w:val="clear" w:color="auto" w:fill="auto"/>
            <w:vAlign w:val="center"/>
          </w:tcPr>
          <w:p w:rsidR="00D4116F" w:rsidRPr="00A5746B" w:rsidRDefault="00D4116F" w:rsidP="00D4116F">
            <w:pPr>
              <w:jc w:val="center"/>
              <w:rPr>
                <w:sz w:val="22"/>
              </w:rPr>
            </w:pPr>
            <w:r w:rsidRPr="00A5746B">
              <w:rPr>
                <w:sz w:val="22"/>
              </w:rPr>
              <w:t>Котельная (п.Яр, ул. Горького, 23)</w:t>
            </w:r>
          </w:p>
        </w:tc>
        <w:tc>
          <w:tcPr>
            <w:tcW w:w="612" w:type="pct"/>
            <w:vAlign w:val="center"/>
          </w:tcPr>
          <w:p w:rsidR="00D4116F" w:rsidRPr="00A5746B" w:rsidRDefault="00D4116F">
            <w:pPr>
              <w:jc w:val="center"/>
              <w:rPr>
                <w:sz w:val="20"/>
                <w:szCs w:val="20"/>
              </w:rPr>
            </w:pPr>
            <w:r w:rsidRPr="00A5746B">
              <w:rPr>
                <w:sz w:val="20"/>
                <w:szCs w:val="20"/>
              </w:rPr>
              <w:t>0,212</w:t>
            </w:r>
          </w:p>
        </w:tc>
        <w:tc>
          <w:tcPr>
            <w:tcW w:w="511" w:type="pct"/>
            <w:vAlign w:val="center"/>
          </w:tcPr>
          <w:p w:rsidR="00D4116F" w:rsidRPr="00A5746B" w:rsidRDefault="00D4116F">
            <w:pPr>
              <w:jc w:val="center"/>
              <w:rPr>
                <w:sz w:val="20"/>
                <w:szCs w:val="20"/>
              </w:rPr>
            </w:pPr>
            <w:r w:rsidRPr="00A5746B">
              <w:rPr>
                <w:sz w:val="20"/>
                <w:szCs w:val="20"/>
              </w:rPr>
              <w:t>7,68</w:t>
            </w:r>
          </w:p>
        </w:tc>
        <w:tc>
          <w:tcPr>
            <w:tcW w:w="673" w:type="pct"/>
            <w:tcBorders>
              <w:right w:val="single" w:sz="4" w:space="0" w:color="auto"/>
            </w:tcBorders>
            <w:shd w:val="clear" w:color="auto" w:fill="auto"/>
            <w:vAlign w:val="center"/>
          </w:tcPr>
          <w:p w:rsidR="00D4116F" w:rsidRPr="00A5746B" w:rsidRDefault="00D4116F">
            <w:pPr>
              <w:jc w:val="center"/>
              <w:rPr>
                <w:sz w:val="20"/>
                <w:szCs w:val="20"/>
              </w:rPr>
            </w:pPr>
            <w:r w:rsidRPr="00A5746B">
              <w:rPr>
                <w:sz w:val="20"/>
                <w:szCs w:val="20"/>
              </w:rPr>
              <w:t>0,019</w:t>
            </w:r>
          </w:p>
        </w:tc>
        <w:tc>
          <w:tcPr>
            <w:tcW w:w="354" w:type="pct"/>
            <w:tcBorders>
              <w:right w:val="single" w:sz="4" w:space="0" w:color="auto"/>
            </w:tcBorders>
            <w:vAlign w:val="center"/>
          </w:tcPr>
          <w:p w:rsidR="00D4116F" w:rsidRPr="00A5746B" w:rsidRDefault="00D4116F">
            <w:pPr>
              <w:jc w:val="center"/>
              <w:rPr>
                <w:sz w:val="20"/>
                <w:szCs w:val="20"/>
              </w:rPr>
            </w:pPr>
            <w:r w:rsidRPr="00A5746B">
              <w:rPr>
                <w:sz w:val="20"/>
                <w:szCs w:val="20"/>
              </w:rPr>
              <w:t>0,107</w:t>
            </w:r>
          </w:p>
        </w:tc>
        <w:tc>
          <w:tcPr>
            <w:tcW w:w="731" w:type="pct"/>
            <w:tcBorders>
              <w:right w:val="single" w:sz="4" w:space="0" w:color="auto"/>
            </w:tcBorders>
            <w:vAlign w:val="center"/>
          </w:tcPr>
          <w:p w:rsidR="00D4116F" w:rsidRPr="00A5746B" w:rsidRDefault="00D4116F">
            <w:pPr>
              <w:jc w:val="center"/>
              <w:rPr>
                <w:sz w:val="20"/>
                <w:szCs w:val="20"/>
              </w:rPr>
            </w:pPr>
            <w:r w:rsidRPr="00A5746B">
              <w:rPr>
                <w:sz w:val="20"/>
                <w:szCs w:val="20"/>
              </w:rPr>
              <w:t>0,107</w:t>
            </w:r>
          </w:p>
        </w:tc>
        <w:tc>
          <w:tcPr>
            <w:tcW w:w="728" w:type="pct"/>
            <w:tcBorders>
              <w:right w:val="single" w:sz="4" w:space="0" w:color="auto"/>
            </w:tcBorders>
            <w:vAlign w:val="center"/>
          </w:tcPr>
          <w:p w:rsidR="00D4116F" w:rsidRPr="00A5746B" w:rsidRDefault="00D4116F" w:rsidP="004E3A49">
            <w:pPr>
              <w:jc w:val="center"/>
              <w:rPr>
                <w:rFonts w:eastAsia="Times New Roman"/>
                <w:sz w:val="20"/>
                <w:szCs w:val="20"/>
                <w:lang w:eastAsia="ru-RU"/>
              </w:rPr>
            </w:pPr>
          </w:p>
        </w:tc>
      </w:tr>
      <w:tr w:rsidR="00D4116F" w:rsidRPr="00A5746B" w:rsidTr="009D60F7">
        <w:trPr>
          <w:cantSplit/>
          <w:trHeight w:val="451"/>
        </w:trPr>
        <w:tc>
          <w:tcPr>
            <w:tcW w:w="243" w:type="pct"/>
            <w:vAlign w:val="center"/>
          </w:tcPr>
          <w:p w:rsidR="00D4116F" w:rsidRPr="00A5746B" w:rsidRDefault="00D4116F" w:rsidP="00D4116F">
            <w:pPr>
              <w:pStyle w:val="ab"/>
              <w:jc w:val="center"/>
              <w:rPr>
                <w:sz w:val="22"/>
                <w:szCs w:val="22"/>
              </w:rPr>
            </w:pPr>
            <w:r w:rsidRPr="00A5746B">
              <w:rPr>
                <w:sz w:val="22"/>
                <w:szCs w:val="22"/>
              </w:rPr>
              <w:t>15</w:t>
            </w:r>
          </w:p>
        </w:tc>
        <w:tc>
          <w:tcPr>
            <w:tcW w:w="1148" w:type="pct"/>
            <w:shd w:val="clear" w:color="auto" w:fill="auto"/>
            <w:vAlign w:val="center"/>
          </w:tcPr>
          <w:p w:rsidR="00D4116F" w:rsidRPr="00A5746B" w:rsidRDefault="00504481" w:rsidP="00D4116F">
            <w:pPr>
              <w:jc w:val="center"/>
              <w:rPr>
                <w:sz w:val="22"/>
              </w:rPr>
            </w:pPr>
            <w:r>
              <w:rPr>
                <w:sz w:val="22"/>
              </w:rPr>
              <w:t>Котельная</w:t>
            </w:r>
            <w:r w:rsidR="00D4116F" w:rsidRPr="00A5746B">
              <w:rPr>
                <w:sz w:val="22"/>
              </w:rPr>
              <w:t xml:space="preserve"> (с.Пудем, ул. Горького, 49а, А)</w:t>
            </w:r>
          </w:p>
        </w:tc>
        <w:tc>
          <w:tcPr>
            <w:tcW w:w="612" w:type="pct"/>
            <w:vAlign w:val="center"/>
          </w:tcPr>
          <w:p w:rsidR="00D4116F" w:rsidRPr="00A5746B" w:rsidRDefault="00D4116F">
            <w:pPr>
              <w:jc w:val="center"/>
              <w:rPr>
                <w:sz w:val="20"/>
                <w:szCs w:val="20"/>
              </w:rPr>
            </w:pPr>
            <w:r w:rsidRPr="00A5746B">
              <w:rPr>
                <w:sz w:val="20"/>
                <w:szCs w:val="20"/>
              </w:rPr>
              <w:t>0,163</w:t>
            </w:r>
          </w:p>
        </w:tc>
        <w:tc>
          <w:tcPr>
            <w:tcW w:w="511" w:type="pct"/>
            <w:vAlign w:val="center"/>
          </w:tcPr>
          <w:p w:rsidR="00D4116F" w:rsidRPr="00A5746B" w:rsidRDefault="00D4116F">
            <w:pPr>
              <w:jc w:val="center"/>
              <w:rPr>
                <w:sz w:val="20"/>
                <w:szCs w:val="20"/>
              </w:rPr>
            </w:pPr>
            <w:r w:rsidRPr="00A5746B">
              <w:rPr>
                <w:sz w:val="20"/>
                <w:szCs w:val="20"/>
              </w:rPr>
              <w:t>5,88</w:t>
            </w:r>
          </w:p>
        </w:tc>
        <w:tc>
          <w:tcPr>
            <w:tcW w:w="673" w:type="pct"/>
            <w:tcBorders>
              <w:right w:val="single" w:sz="4" w:space="0" w:color="auto"/>
            </w:tcBorders>
            <w:shd w:val="clear" w:color="auto" w:fill="auto"/>
            <w:vAlign w:val="center"/>
          </w:tcPr>
          <w:p w:rsidR="00D4116F" w:rsidRPr="00A5746B" w:rsidRDefault="00D4116F">
            <w:pPr>
              <w:jc w:val="center"/>
              <w:rPr>
                <w:sz w:val="20"/>
                <w:szCs w:val="20"/>
              </w:rPr>
            </w:pPr>
            <w:r w:rsidRPr="00A5746B">
              <w:rPr>
                <w:sz w:val="20"/>
                <w:szCs w:val="20"/>
              </w:rPr>
              <w:t>0,015</w:t>
            </w:r>
          </w:p>
        </w:tc>
        <w:tc>
          <w:tcPr>
            <w:tcW w:w="354" w:type="pct"/>
            <w:tcBorders>
              <w:right w:val="single" w:sz="4" w:space="0" w:color="auto"/>
            </w:tcBorders>
            <w:vAlign w:val="center"/>
          </w:tcPr>
          <w:p w:rsidR="00D4116F" w:rsidRPr="00A5746B" w:rsidRDefault="00D4116F">
            <w:pPr>
              <w:jc w:val="center"/>
              <w:rPr>
                <w:sz w:val="20"/>
                <w:szCs w:val="20"/>
              </w:rPr>
            </w:pPr>
            <w:r w:rsidRPr="00A5746B">
              <w:rPr>
                <w:sz w:val="20"/>
                <w:szCs w:val="20"/>
              </w:rPr>
              <w:t>0,081</w:t>
            </w:r>
          </w:p>
        </w:tc>
        <w:tc>
          <w:tcPr>
            <w:tcW w:w="731" w:type="pct"/>
            <w:tcBorders>
              <w:right w:val="single" w:sz="4" w:space="0" w:color="auto"/>
            </w:tcBorders>
            <w:vAlign w:val="center"/>
          </w:tcPr>
          <w:p w:rsidR="00D4116F" w:rsidRPr="00A5746B" w:rsidRDefault="00D4116F">
            <w:pPr>
              <w:jc w:val="center"/>
              <w:rPr>
                <w:sz w:val="20"/>
                <w:szCs w:val="20"/>
              </w:rPr>
            </w:pPr>
            <w:r w:rsidRPr="00A5746B">
              <w:rPr>
                <w:sz w:val="20"/>
                <w:szCs w:val="20"/>
              </w:rPr>
              <w:t>0,081</w:t>
            </w:r>
          </w:p>
        </w:tc>
        <w:tc>
          <w:tcPr>
            <w:tcW w:w="728" w:type="pct"/>
            <w:tcBorders>
              <w:right w:val="single" w:sz="4" w:space="0" w:color="auto"/>
            </w:tcBorders>
            <w:vAlign w:val="center"/>
          </w:tcPr>
          <w:p w:rsidR="00D4116F" w:rsidRPr="00A5746B" w:rsidRDefault="00D4116F" w:rsidP="004E3A49">
            <w:pPr>
              <w:jc w:val="center"/>
              <w:rPr>
                <w:rFonts w:eastAsia="Times New Roman"/>
                <w:sz w:val="20"/>
                <w:szCs w:val="20"/>
                <w:lang w:eastAsia="ru-RU"/>
              </w:rPr>
            </w:pPr>
          </w:p>
        </w:tc>
      </w:tr>
      <w:tr w:rsidR="00D4116F" w:rsidRPr="00A5746B" w:rsidTr="009D60F7">
        <w:trPr>
          <w:cantSplit/>
          <w:trHeight w:val="451"/>
        </w:trPr>
        <w:tc>
          <w:tcPr>
            <w:tcW w:w="243" w:type="pct"/>
            <w:vAlign w:val="center"/>
          </w:tcPr>
          <w:p w:rsidR="00D4116F" w:rsidRPr="00A5746B" w:rsidRDefault="00D4116F" w:rsidP="00D4116F">
            <w:pPr>
              <w:pStyle w:val="ab"/>
              <w:jc w:val="center"/>
              <w:rPr>
                <w:sz w:val="22"/>
                <w:szCs w:val="22"/>
              </w:rPr>
            </w:pPr>
            <w:r w:rsidRPr="00A5746B">
              <w:rPr>
                <w:sz w:val="22"/>
                <w:szCs w:val="22"/>
              </w:rPr>
              <w:t>16</w:t>
            </w:r>
          </w:p>
        </w:tc>
        <w:tc>
          <w:tcPr>
            <w:tcW w:w="1148" w:type="pct"/>
            <w:shd w:val="clear" w:color="auto" w:fill="auto"/>
            <w:vAlign w:val="center"/>
          </w:tcPr>
          <w:p w:rsidR="00D4116F" w:rsidRPr="00A5746B" w:rsidRDefault="00D4116F" w:rsidP="00D4116F">
            <w:pPr>
              <w:jc w:val="center"/>
              <w:rPr>
                <w:sz w:val="22"/>
              </w:rPr>
            </w:pPr>
            <w:r w:rsidRPr="00A5746B">
              <w:rPr>
                <w:sz w:val="22"/>
              </w:rPr>
              <w:t>Котельная (с.Никольское, ул. Центральная, 4)</w:t>
            </w:r>
          </w:p>
        </w:tc>
        <w:tc>
          <w:tcPr>
            <w:tcW w:w="612" w:type="pct"/>
            <w:vAlign w:val="center"/>
          </w:tcPr>
          <w:p w:rsidR="00D4116F" w:rsidRPr="00A5746B" w:rsidRDefault="00D4116F">
            <w:pPr>
              <w:jc w:val="center"/>
              <w:rPr>
                <w:sz w:val="20"/>
                <w:szCs w:val="20"/>
              </w:rPr>
            </w:pPr>
            <w:r w:rsidRPr="00A5746B">
              <w:rPr>
                <w:sz w:val="20"/>
                <w:szCs w:val="20"/>
              </w:rPr>
              <w:t>0,135</w:t>
            </w:r>
          </w:p>
        </w:tc>
        <w:tc>
          <w:tcPr>
            <w:tcW w:w="511" w:type="pct"/>
            <w:vAlign w:val="center"/>
          </w:tcPr>
          <w:p w:rsidR="00D4116F" w:rsidRPr="00A5746B" w:rsidRDefault="00D4116F">
            <w:pPr>
              <w:jc w:val="center"/>
              <w:rPr>
                <w:sz w:val="20"/>
                <w:szCs w:val="20"/>
              </w:rPr>
            </w:pPr>
            <w:r w:rsidRPr="00A5746B">
              <w:rPr>
                <w:sz w:val="20"/>
                <w:szCs w:val="20"/>
              </w:rPr>
              <w:t>6,20</w:t>
            </w:r>
          </w:p>
        </w:tc>
        <w:tc>
          <w:tcPr>
            <w:tcW w:w="673" w:type="pct"/>
            <w:tcBorders>
              <w:right w:val="single" w:sz="4" w:space="0" w:color="auto"/>
            </w:tcBorders>
            <w:shd w:val="clear" w:color="auto" w:fill="auto"/>
            <w:vAlign w:val="center"/>
          </w:tcPr>
          <w:p w:rsidR="00D4116F" w:rsidRPr="00A5746B" w:rsidRDefault="00D4116F">
            <w:pPr>
              <w:jc w:val="center"/>
              <w:rPr>
                <w:sz w:val="20"/>
                <w:szCs w:val="20"/>
              </w:rPr>
            </w:pPr>
            <w:r w:rsidRPr="00A5746B">
              <w:rPr>
                <w:sz w:val="20"/>
                <w:szCs w:val="20"/>
              </w:rPr>
              <w:t>0,016</w:t>
            </w:r>
          </w:p>
        </w:tc>
        <w:tc>
          <w:tcPr>
            <w:tcW w:w="354" w:type="pct"/>
            <w:tcBorders>
              <w:right w:val="single" w:sz="4" w:space="0" w:color="auto"/>
            </w:tcBorders>
            <w:vAlign w:val="center"/>
          </w:tcPr>
          <w:p w:rsidR="00D4116F" w:rsidRPr="00A5746B" w:rsidRDefault="00D4116F">
            <w:pPr>
              <w:jc w:val="center"/>
              <w:rPr>
                <w:sz w:val="20"/>
                <w:szCs w:val="20"/>
              </w:rPr>
            </w:pPr>
            <w:r w:rsidRPr="00A5746B">
              <w:rPr>
                <w:sz w:val="20"/>
                <w:szCs w:val="20"/>
              </w:rPr>
              <w:t>0,086</w:t>
            </w:r>
          </w:p>
        </w:tc>
        <w:tc>
          <w:tcPr>
            <w:tcW w:w="731" w:type="pct"/>
            <w:tcBorders>
              <w:right w:val="single" w:sz="4" w:space="0" w:color="auto"/>
            </w:tcBorders>
            <w:vAlign w:val="center"/>
          </w:tcPr>
          <w:p w:rsidR="00D4116F" w:rsidRPr="00A5746B" w:rsidRDefault="00D4116F">
            <w:pPr>
              <w:jc w:val="center"/>
              <w:rPr>
                <w:sz w:val="20"/>
                <w:szCs w:val="20"/>
              </w:rPr>
            </w:pPr>
            <w:r w:rsidRPr="00A5746B">
              <w:rPr>
                <w:sz w:val="20"/>
                <w:szCs w:val="20"/>
              </w:rPr>
              <w:t>0,086</w:t>
            </w:r>
          </w:p>
        </w:tc>
        <w:tc>
          <w:tcPr>
            <w:tcW w:w="728" w:type="pct"/>
            <w:tcBorders>
              <w:right w:val="single" w:sz="4" w:space="0" w:color="auto"/>
            </w:tcBorders>
            <w:vAlign w:val="center"/>
          </w:tcPr>
          <w:p w:rsidR="00D4116F" w:rsidRPr="00A5746B" w:rsidRDefault="00D4116F" w:rsidP="004E3A49">
            <w:pPr>
              <w:jc w:val="center"/>
              <w:rPr>
                <w:rFonts w:eastAsia="Times New Roman"/>
                <w:sz w:val="20"/>
                <w:szCs w:val="20"/>
                <w:lang w:eastAsia="ru-RU"/>
              </w:rPr>
            </w:pPr>
          </w:p>
        </w:tc>
      </w:tr>
      <w:tr w:rsidR="00D4116F" w:rsidRPr="00A5746B" w:rsidTr="009D60F7">
        <w:trPr>
          <w:cantSplit/>
          <w:trHeight w:val="451"/>
        </w:trPr>
        <w:tc>
          <w:tcPr>
            <w:tcW w:w="243" w:type="pct"/>
            <w:vAlign w:val="center"/>
          </w:tcPr>
          <w:p w:rsidR="00D4116F" w:rsidRPr="00A5746B" w:rsidRDefault="00D4116F" w:rsidP="00D4116F">
            <w:pPr>
              <w:pStyle w:val="ab"/>
              <w:jc w:val="center"/>
              <w:rPr>
                <w:sz w:val="22"/>
                <w:szCs w:val="22"/>
              </w:rPr>
            </w:pPr>
            <w:r w:rsidRPr="00A5746B">
              <w:rPr>
                <w:sz w:val="22"/>
                <w:szCs w:val="22"/>
              </w:rPr>
              <w:t>17</w:t>
            </w:r>
          </w:p>
        </w:tc>
        <w:tc>
          <w:tcPr>
            <w:tcW w:w="1148" w:type="pct"/>
            <w:shd w:val="clear" w:color="auto" w:fill="auto"/>
            <w:vAlign w:val="center"/>
          </w:tcPr>
          <w:p w:rsidR="00D4116F" w:rsidRPr="00A5746B" w:rsidRDefault="00D4116F" w:rsidP="00D4116F">
            <w:pPr>
              <w:jc w:val="center"/>
              <w:rPr>
                <w:sz w:val="22"/>
              </w:rPr>
            </w:pPr>
            <w:r w:rsidRPr="00A5746B">
              <w:rPr>
                <w:sz w:val="22"/>
              </w:rPr>
              <w:t>Котельная (с.Елово, ул. Школьная, 11а)</w:t>
            </w:r>
          </w:p>
        </w:tc>
        <w:tc>
          <w:tcPr>
            <w:tcW w:w="612" w:type="pct"/>
            <w:vAlign w:val="center"/>
          </w:tcPr>
          <w:p w:rsidR="00D4116F" w:rsidRPr="00A5746B" w:rsidRDefault="00D4116F">
            <w:pPr>
              <w:jc w:val="center"/>
              <w:rPr>
                <w:sz w:val="20"/>
                <w:szCs w:val="20"/>
              </w:rPr>
            </w:pPr>
            <w:r w:rsidRPr="00A5746B">
              <w:rPr>
                <w:sz w:val="20"/>
                <w:szCs w:val="20"/>
              </w:rPr>
              <w:t>0,116</w:t>
            </w:r>
          </w:p>
        </w:tc>
        <w:tc>
          <w:tcPr>
            <w:tcW w:w="511" w:type="pct"/>
            <w:vAlign w:val="center"/>
          </w:tcPr>
          <w:p w:rsidR="00D4116F" w:rsidRPr="00A5746B" w:rsidRDefault="00D4116F">
            <w:pPr>
              <w:jc w:val="center"/>
              <w:rPr>
                <w:sz w:val="20"/>
                <w:szCs w:val="20"/>
              </w:rPr>
            </w:pPr>
            <w:r w:rsidRPr="00A5746B">
              <w:rPr>
                <w:sz w:val="20"/>
                <w:szCs w:val="20"/>
              </w:rPr>
              <w:t>4,81</w:t>
            </w:r>
          </w:p>
        </w:tc>
        <w:tc>
          <w:tcPr>
            <w:tcW w:w="673" w:type="pct"/>
            <w:tcBorders>
              <w:right w:val="single" w:sz="4" w:space="0" w:color="auto"/>
            </w:tcBorders>
            <w:shd w:val="clear" w:color="auto" w:fill="auto"/>
            <w:vAlign w:val="center"/>
          </w:tcPr>
          <w:p w:rsidR="00D4116F" w:rsidRPr="00A5746B" w:rsidRDefault="00D4116F">
            <w:pPr>
              <w:jc w:val="center"/>
              <w:rPr>
                <w:sz w:val="20"/>
                <w:szCs w:val="20"/>
              </w:rPr>
            </w:pPr>
            <w:r w:rsidRPr="00A5746B">
              <w:rPr>
                <w:sz w:val="20"/>
                <w:szCs w:val="20"/>
              </w:rPr>
              <w:t>0,012</w:t>
            </w:r>
          </w:p>
        </w:tc>
        <w:tc>
          <w:tcPr>
            <w:tcW w:w="354" w:type="pct"/>
            <w:tcBorders>
              <w:right w:val="single" w:sz="4" w:space="0" w:color="auto"/>
            </w:tcBorders>
            <w:vAlign w:val="center"/>
          </w:tcPr>
          <w:p w:rsidR="00D4116F" w:rsidRPr="00A5746B" w:rsidRDefault="00D4116F">
            <w:pPr>
              <w:jc w:val="center"/>
              <w:rPr>
                <w:sz w:val="20"/>
                <w:szCs w:val="20"/>
              </w:rPr>
            </w:pPr>
            <w:r w:rsidRPr="00A5746B">
              <w:rPr>
                <w:sz w:val="20"/>
                <w:szCs w:val="20"/>
              </w:rPr>
              <w:t>0,067</w:t>
            </w:r>
          </w:p>
        </w:tc>
        <w:tc>
          <w:tcPr>
            <w:tcW w:w="731" w:type="pct"/>
            <w:tcBorders>
              <w:right w:val="single" w:sz="4" w:space="0" w:color="auto"/>
            </w:tcBorders>
            <w:vAlign w:val="center"/>
          </w:tcPr>
          <w:p w:rsidR="00D4116F" w:rsidRPr="00A5746B" w:rsidRDefault="00D4116F">
            <w:pPr>
              <w:jc w:val="center"/>
              <w:rPr>
                <w:sz w:val="20"/>
                <w:szCs w:val="20"/>
              </w:rPr>
            </w:pPr>
            <w:r w:rsidRPr="00A5746B">
              <w:rPr>
                <w:sz w:val="20"/>
                <w:szCs w:val="20"/>
              </w:rPr>
              <w:t>0,067</w:t>
            </w:r>
          </w:p>
        </w:tc>
        <w:tc>
          <w:tcPr>
            <w:tcW w:w="728" w:type="pct"/>
            <w:tcBorders>
              <w:right w:val="single" w:sz="4" w:space="0" w:color="auto"/>
            </w:tcBorders>
            <w:vAlign w:val="center"/>
          </w:tcPr>
          <w:p w:rsidR="00D4116F" w:rsidRPr="00A5746B" w:rsidRDefault="00D4116F" w:rsidP="004E3A49">
            <w:pPr>
              <w:jc w:val="center"/>
              <w:rPr>
                <w:rFonts w:eastAsia="Times New Roman"/>
                <w:sz w:val="20"/>
                <w:szCs w:val="20"/>
                <w:lang w:eastAsia="ru-RU"/>
              </w:rPr>
            </w:pPr>
          </w:p>
        </w:tc>
      </w:tr>
      <w:tr w:rsidR="00D4116F" w:rsidRPr="00A5746B" w:rsidTr="009D60F7">
        <w:trPr>
          <w:cantSplit/>
          <w:trHeight w:val="451"/>
        </w:trPr>
        <w:tc>
          <w:tcPr>
            <w:tcW w:w="243" w:type="pct"/>
            <w:vAlign w:val="center"/>
          </w:tcPr>
          <w:p w:rsidR="00D4116F" w:rsidRPr="00A5746B" w:rsidRDefault="00D4116F" w:rsidP="00D4116F">
            <w:pPr>
              <w:pStyle w:val="ab"/>
              <w:jc w:val="center"/>
              <w:rPr>
                <w:sz w:val="22"/>
                <w:szCs w:val="22"/>
              </w:rPr>
            </w:pPr>
            <w:r w:rsidRPr="00A5746B">
              <w:rPr>
                <w:sz w:val="22"/>
                <w:szCs w:val="22"/>
              </w:rPr>
              <w:t>18</w:t>
            </w:r>
          </w:p>
        </w:tc>
        <w:tc>
          <w:tcPr>
            <w:tcW w:w="1148" w:type="pct"/>
            <w:shd w:val="clear" w:color="auto" w:fill="auto"/>
            <w:vAlign w:val="center"/>
          </w:tcPr>
          <w:p w:rsidR="00D4116F" w:rsidRPr="00A5746B" w:rsidRDefault="00D4116F" w:rsidP="00D4116F">
            <w:pPr>
              <w:jc w:val="center"/>
              <w:rPr>
                <w:sz w:val="22"/>
              </w:rPr>
            </w:pPr>
            <w:r w:rsidRPr="00A5746B">
              <w:rPr>
                <w:sz w:val="22"/>
              </w:rPr>
              <w:t>Котельная (п.Яр, ул. Пролетарская, 14)</w:t>
            </w:r>
          </w:p>
        </w:tc>
        <w:tc>
          <w:tcPr>
            <w:tcW w:w="612" w:type="pct"/>
            <w:vAlign w:val="center"/>
          </w:tcPr>
          <w:p w:rsidR="00D4116F" w:rsidRPr="00A5746B" w:rsidRDefault="00D4116F">
            <w:pPr>
              <w:jc w:val="center"/>
              <w:rPr>
                <w:sz w:val="20"/>
                <w:szCs w:val="20"/>
              </w:rPr>
            </w:pPr>
            <w:r w:rsidRPr="00A5746B">
              <w:rPr>
                <w:sz w:val="20"/>
                <w:szCs w:val="20"/>
              </w:rPr>
              <w:t>0,041</w:t>
            </w:r>
          </w:p>
        </w:tc>
        <w:tc>
          <w:tcPr>
            <w:tcW w:w="511" w:type="pct"/>
            <w:vAlign w:val="center"/>
          </w:tcPr>
          <w:p w:rsidR="00D4116F" w:rsidRPr="00A5746B" w:rsidRDefault="00D4116F">
            <w:pPr>
              <w:jc w:val="center"/>
              <w:rPr>
                <w:sz w:val="20"/>
                <w:szCs w:val="20"/>
              </w:rPr>
            </w:pPr>
            <w:r w:rsidRPr="00A5746B">
              <w:rPr>
                <w:sz w:val="20"/>
                <w:szCs w:val="20"/>
              </w:rPr>
              <w:t>2,43</w:t>
            </w:r>
          </w:p>
        </w:tc>
        <w:tc>
          <w:tcPr>
            <w:tcW w:w="673" w:type="pct"/>
            <w:tcBorders>
              <w:right w:val="single" w:sz="4" w:space="0" w:color="auto"/>
            </w:tcBorders>
            <w:shd w:val="clear" w:color="auto" w:fill="auto"/>
            <w:vAlign w:val="center"/>
          </w:tcPr>
          <w:p w:rsidR="00D4116F" w:rsidRPr="00A5746B" w:rsidRDefault="00D4116F">
            <w:pPr>
              <w:jc w:val="center"/>
              <w:rPr>
                <w:sz w:val="20"/>
                <w:szCs w:val="20"/>
              </w:rPr>
            </w:pPr>
            <w:r w:rsidRPr="00A5746B">
              <w:rPr>
                <w:sz w:val="20"/>
                <w:szCs w:val="20"/>
              </w:rPr>
              <w:t>0,006</w:t>
            </w:r>
          </w:p>
        </w:tc>
        <w:tc>
          <w:tcPr>
            <w:tcW w:w="354" w:type="pct"/>
            <w:tcBorders>
              <w:right w:val="single" w:sz="4" w:space="0" w:color="auto"/>
            </w:tcBorders>
            <w:vAlign w:val="center"/>
          </w:tcPr>
          <w:p w:rsidR="00D4116F" w:rsidRPr="00A5746B" w:rsidRDefault="00D4116F">
            <w:pPr>
              <w:jc w:val="center"/>
              <w:rPr>
                <w:sz w:val="20"/>
                <w:szCs w:val="20"/>
              </w:rPr>
            </w:pPr>
            <w:r w:rsidRPr="00A5746B">
              <w:rPr>
                <w:sz w:val="20"/>
                <w:szCs w:val="20"/>
              </w:rPr>
              <w:t>0,034</w:t>
            </w:r>
          </w:p>
        </w:tc>
        <w:tc>
          <w:tcPr>
            <w:tcW w:w="731" w:type="pct"/>
            <w:tcBorders>
              <w:right w:val="single" w:sz="4" w:space="0" w:color="auto"/>
            </w:tcBorders>
            <w:vAlign w:val="center"/>
          </w:tcPr>
          <w:p w:rsidR="00D4116F" w:rsidRPr="00A5746B" w:rsidRDefault="00D4116F">
            <w:pPr>
              <w:jc w:val="center"/>
              <w:rPr>
                <w:sz w:val="20"/>
                <w:szCs w:val="20"/>
              </w:rPr>
            </w:pPr>
            <w:r w:rsidRPr="00A5746B">
              <w:rPr>
                <w:sz w:val="20"/>
                <w:szCs w:val="20"/>
              </w:rPr>
              <w:t>0,034</w:t>
            </w:r>
          </w:p>
        </w:tc>
        <w:tc>
          <w:tcPr>
            <w:tcW w:w="728" w:type="pct"/>
            <w:tcBorders>
              <w:right w:val="single" w:sz="4" w:space="0" w:color="auto"/>
            </w:tcBorders>
            <w:vAlign w:val="center"/>
          </w:tcPr>
          <w:p w:rsidR="00D4116F" w:rsidRPr="00A5746B" w:rsidRDefault="00D4116F" w:rsidP="004E3A49">
            <w:pPr>
              <w:jc w:val="center"/>
              <w:rPr>
                <w:rFonts w:eastAsia="Times New Roman"/>
                <w:sz w:val="20"/>
                <w:szCs w:val="20"/>
                <w:lang w:eastAsia="ru-RU"/>
              </w:rPr>
            </w:pPr>
          </w:p>
        </w:tc>
      </w:tr>
      <w:tr w:rsidR="00D4116F" w:rsidRPr="00A5746B" w:rsidTr="009D60F7">
        <w:trPr>
          <w:cantSplit/>
          <w:trHeight w:val="451"/>
        </w:trPr>
        <w:tc>
          <w:tcPr>
            <w:tcW w:w="243" w:type="pct"/>
            <w:vAlign w:val="center"/>
          </w:tcPr>
          <w:p w:rsidR="00D4116F" w:rsidRPr="00A5746B" w:rsidRDefault="00D4116F" w:rsidP="00D4116F">
            <w:pPr>
              <w:pStyle w:val="ab"/>
              <w:jc w:val="center"/>
              <w:rPr>
                <w:sz w:val="22"/>
                <w:szCs w:val="22"/>
              </w:rPr>
            </w:pPr>
            <w:r w:rsidRPr="00A5746B">
              <w:rPr>
                <w:sz w:val="22"/>
                <w:szCs w:val="22"/>
              </w:rPr>
              <w:t>19</w:t>
            </w:r>
          </w:p>
        </w:tc>
        <w:tc>
          <w:tcPr>
            <w:tcW w:w="1148" w:type="pct"/>
            <w:shd w:val="clear" w:color="auto" w:fill="auto"/>
            <w:vAlign w:val="center"/>
          </w:tcPr>
          <w:p w:rsidR="00D4116F" w:rsidRPr="00A5746B" w:rsidRDefault="00D4116F" w:rsidP="00D4116F">
            <w:pPr>
              <w:jc w:val="center"/>
              <w:rPr>
                <w:sz w:val="22"/>
              </w:rPr>
            </w:pPr>
            <w:r w:rsidRPr="00A5746B">
              <w:rPr>
                <w:sz w:val="22"/>
              </w:rPr>
              <w:t>Котельная (п. Яр, пер. Яр-пост, 1-1а)</w:t>
            </w:r>
          </w:p>
        </w:tc>
        <w:tc>
          <w:tcPr>
            <w:tcW w:w="612" w:type="pct"/>
            <w:vAlign w:val="center"/>
          </w:tcPr>
          <w:p w:rsidR="00D4116F" w:rsidRPr="00A5746B" w:rsidRDefault="00D4116F">
            <w:pPr>
              <w:jc w:val="center"/>
              <w:rPr>
                <w:sz w:val="20"/>
                <w:szCs w:val="20"/>
              </w:rPr>
            </w:pPr>
            <w:r w:rsidRPr="00A5746B">
              <w:rPr>
                <w:sz w:val="20"/>
                <w:szCs w:val="20"/>
              </w:rPr>
              <w:t>0,650</w:t>
            </w:r>
          </w:p>
        </w:tc>
        <w:tc>
          <w:tcPr>
            <w:tcW w:w="511" w:type="pct"/>
            <w:vAlign w:val="center"/>
          </w:tcPr>
          <w:p w:rsidR="00D4116F" w:rsidRPr="00A5746B" w:rsidRDefault="00D4116F">
            <w:pPr>
              <w:jc w:val="center"/>
              <w:rPr>
                <w:sz w:val="20"/>
                <w:szCs w:val="20"/>
              </w:rPr>
            </w:pPr>
            <w:r w:rsidRPr="00A5746B">
              <w:rPr>
                <w:sz w:val="20"/>
                <w:szCs w:val="20"/>
              </w:rPr>
              <w:t>49,13</w:t>
            </w:r>
          </w:p>
        </w:tc>
        <w:tc>
          <w:tcPr>
            <w:tcW w:w="673" w:type="pct"/>
            <w:tcBorders>
              <w:right w:val="single" w:sz="4" w:space="0" w:color="auto"/>
            </w:tcBorders>
            <w:shd w:val="clear" w:color="auto" w:fill="auto"/>
            <w:vAlign w:val="center"/>
          </w:tcPr>
          <w:p w:rsidR="00D4116F" w:rsidRPr="00A5746B" w:rsidRDefault="00D4116F">
            <w:pPr>
              <w:jc w:val="center"/>
              <w:rPr>
                <w:sz w:val="20"/>
                <w:szCs w:val="20"/>
              </w:rPr>
            </w:pPr>
            <w:r w:rsidRPr="00A5746B">
              <w:rPr>
                <w:sz w:val="20"/>
                <w:szCs w:val="20"/>
              </w:rPr>
              <w:t>0,123</w:t>
            </w:r>
          </w:p>
        </w:tc>
        <w:tc>
          <w:tcPr>
            <w:tcW w:w="354" w:type="pct"/>
            <w:tcBorders>
              <w:right w:val="single" w:sz="4" w:space="0" w:color="auto"/>
            </w:tcBorders>
            <w:vAlign w:val="center"/>
          </w:tcPr>
          <w:p w:rsidR="00D4116F" w:rsidRPr="00A5746B" w:rsidRDefault="00D4116F">
            <w:pPr>
              <w:jc w:val="center"/>
              <w:rPr>
                <w:sz w:val="20"/>
                <w:szCs w:val="20"/>
              </w:rPr>
            </w:pPr>
            <w:r w:rsidRPr="00A5746B">
              <w:rPr>
                <w:sz w:val="20"/>
                <w:szCs w:val="20"/>
              </w:rPr>
              <w:t>0,681</w:t>
            </w:r>
          </w:p>
        </w:tc>
        <w:tc>
          <w:tcPr>
            <w:tcW w:w="731" w:type="pct"/>
            <w:tcBorders>
              <w:right w:val="single" w:sz="4" w:space="0" w:color="auto"/>
            </w:tcBorders>
            <w:vAlign w:val="center"/>
          </w:tcPr>
          <w:p w:rsidR="00D4116F" w:rsidRPr="00A5746B" w:rsidRDefault="00D4116F">
            <w:pPr>
              <w:jc w:val="center"/>
              <w:rPr>
                <w:sz w:val="20"/>
                <w:szCs w:val="20"/>
              </w:rPr>
            </w:pPr>
            <w:r w:rsidRPr="00A5746B">
              <w:rPr>
                <w:sz w:val="20"/>
                <w:szCs w:val="20"/>
              </w:rPr>
              <w:t>0,681</w:t>
            </w:r>
          </w:p>
        </w:tc>
        <w:tc>
          <w:tcPr>
            <w:tcW w:w="728" w:type="pct"/>
            <w:tcBorders>
              <w:right w:val="single" w:sz="4" w:space="0" w:color="auto"/>
            </w:tcBorders>
            <w:vAlign w:val="center"/>
          </w:tcPr>
          <w:p w:rsidR="00D4116F" w:rsidRPr="00A5746B" w:rsidRDefault="00D4116F" w:rsidP="004E3A49">
            <w:pPr>
              <w:jc w:val="center"/>
              <w:rPr>
                <w:rFonts w:eastAsia="Times New Roman"/>
                <w:sz w:val="20"/>
                <w:szCs w:val="20"/>
                <w:lang w:eastAsia="ru-RU"/>
              </w:rPr>
            </w:pPr>
          </w:p>
        </w:tc>
      </w:tr>
    </w:tbl>
    <w:p w:rsidR="001D6DAB" w:rsidRPr="00A5746B" w:rsidRDefault="001D6DAB"/>
    <w:p w:rsidR="009671A4" w:rsidRPr="00A5746B" w:rsidRDefault="00145BBA" w:rsidP="0006129B">
      <w:pPr>
        <w:pStyle w:val="30"/>
        <w:spacing w:line="240" w:lineRule="auto"/>
        <w:rPr>
          <w:lang w:eastAsia="ru-RU"/>
        </w:rPr>
      </w:pPr>
      <w:bookmarkStart w:id="83" w:name="_Toc121588457"/>
      <w:r w:rsidRPr="00A5746B">
        <w:rPr>
          <w:lang w:eastAsia="ru-RU"/>
        </w:rPr>
        <w:lastRenderedPageBreak/>
        <w:t>7.2</w:t>
      </w:r>
      <w:r w:rsidR="009671A4" w:rsidRPr="00A5746B">
        <w:rPr>
          <w:lang w:eastAsia="ru-RU"/>
        </w:rPr>
        <w:t xml:space="preserve"> </w:t>
      </w:r>
      <w:r w:rsidRPr="00A5746B">
        <w:rPr>
          <w:lang w:eastAsia="ru-RU"/>
        </w:rPr>
        <w:t>О</w:t>
      </w:r>
      <w:r w:rsidR="005E5DE4" w:rsidRPr="00A5746B">
        <w:rPr>
          <w:lang w:eastAsia="ru-RU"/>
        </w:rPr>
        <w:t>писание балансов производительности водоподготовительных установок те</w:t>
      </w:r>
      <w:r w:rsidR="005E5DE4" w:rsidRPr="00A5746B">
        <w:rPr>
          <w:lang w:eastAsia="ru-RU"/>
        </w:rPr>
        <w:t>п</w:t>
      </w:r>
      <w:r w:rsidR="005E5DE4" w:rsidRPr="00A5746B">
        <w:rPr>
          <w:lang w:eastAsia="ru-RU"/>
        </w:rPr>
        <w:t>лоносителя для тепловых сетей и максимального потребления теплоносителя в авари</w:t>
      </w:r>
      <w:r w:rsidR="005E5DE4" w:rsidRPr="00A5746B">
        <w:rPr>
          <w:lang w:eastAsia="ru-RU"/>
        </w:rPr>
        <w:t>й</w:t>
      </w:r>
      <w:r w:rsidR="005E5DE4" w:rsidRPr="00A5746B">
        <w:rPr>
          <w:lang w:eastAsia="ru-RU"/>
        </w:rPr>
        <w:t>ных режимах систем теплоснабжения</w:t>
      </w:r>
      <w:bookmarkEnd w:id="83"/>
    </w:p>
    <w:p w:rsidR="009671A4" w:rsidRPr="00A5746B" w:rsidRDefault="009671A4" w:rsidP="0006129B">
      <w:pPr>
        <w:ind w:firstLine="567"/>
        <w:rPr>
          <w:szCs w:val="28"/>
        </w:rPr>
      </w:pPr>
      <w:r w:rsidRPr="00A5746B">
        <w:rPr>
          <w:szCs w:val="28"/>
        </w:rPr>
        <w:t>Норматив аварийной подпитки подразумевает инцидентную подпитку, которая полностью или в значительной степени компенсирует инцидентную утечку воды при повреждении элеме</w:t>
      </w:r>
      <w:r w:rsidRPr="00A5746B">
        <w:rPr>
          <w:szCs w:val="28"/>
        </w:rPr>
        <w:t>н</w:t>
      </w:r>
      <w:r w:rsidRPr="00A5746B">
        <w:rPr>
          <w:szCs w:val="28"/>
        </w:rPr>
        <w:t xml:space="preserve">тов теплосети. Именно эта подпитка и называется аварийной подпиткой. </w:t>
      </w:r>
    </w:p>
    <w:p w:rsidR="009671A4" w:rsidRPr="00A5746B" w:rsidRDefault="009671A4" w:rsidP="0006129B">
      <w:pPr>
        <w:widowControl w:val="0"/>
        <w:autoSpaceDE w:val="0"/>
        <w:autoSpaceDN w:val="0"/>
        <w:adjustRightInd w:val="0"/>
        <w:ind w:firstLine="566"/>
        <w:rPr>
          <w:szCs w:val="24"/>
        </w:rPr>
      </w:pPr>
      <w:r w:rsidRPr="00A5746B">
        <w:rPr>
          <w:szCs w:val="24"/>
        </w:rPr>
        <w:t xml:space="preserve">Согласно требованию </w:t>
      </w:r>
      <w:r w:rsidR="00E615B9" w:rsidRPr="00A5746B">
        <w:rPr>
          <w:szCs w:val="24"/>
        </w:rPr>
        <w:t>СП 124.13330.2012 «Свод правил. Тепловые сети. Актуализирова</w:t>
      </w:r>
      <w:r w:rsidR="00E615B9" w:rsidRPr="00A5746B">
        <w:rPr>
          <w:szCs w:val="24"/>
        </w:rPr>
        <w:t>н</w:t>
      </w:r>
      <w:r w:rsidR="00E615B9" w:rsidRPr="00A5746B">
        <w:rPr>
          <w:szCs w:val="24"/>
        </w:rPr>
        <w:t>ная редакция СНиП 41-02-2003»</w:t>
      </w:r>
      <w:r w:rsidRPr="00A5746B">
        <w:rPr>
          <w:szCs w:val="24"/>
        </w:rPr>
        <w:t>, для открытых и закрытых систем теплоснабжения должна предусматриваться дополнительно аварийная подпитка химически не обработанной и не деа</w:t>
      </w:r>
      <w:r w:rsidRPr="00A5746B">
        <w:rPr>
          <w:szCs w:val="24"/>
        </w:rPr>
        <w:t>э</w:t>
      </w:r>
      <w:r w:rsidRPr="00A5746B">
        <w:rPr>
          <w:szCs w:val="24"/>
        </w:rPr>
        <w:t>рированной водой, расх</w:t>
      </w:r>
      <w:r w:rsidR="002664F2" w:rsidRPr="00A5746B">
        <w:rPr>
          <w:szCs w:val="24"/>
        </w:rPr>
        <w:t xml:space="preserve">од </w:t>
      </w:r>
      <w:r w:rsidRPr="00A5746B">
        <w:rPr>
          <w:szCs w:val="24"/>
        </w:rPr>
        <w:t>которой принимается в количестве 2% среднегодового объема воды в тепловой сети и присоединенных системах теплоснабжения независимо от схемы присоед</w:t>
      </w:r>
      <w:r w:rsidRPr="00A5746B">
        <w:rPr>
          <w:szCs w:val="24"/>
        </w:rPr>
        <w:t>и</w:t>
      </w:r>
      <w:r w:rsidRPr="00A5746B">
        <w:rPr>
          <w:szCs w:val="24"/>
        </w:rPr>
        <w:t>нения (за исключением систем горячего водоснабжения, присоединенных через водоподогрев</w:t>
      </w:r>
      <w:r w:rsidRPr="00A5746B">
        <w:rPr>
          <w:szCs w:val="24"/>
        </w:rPr>
        <w:t>а</w:t>
      </w:r>
      <w:r w:rsidRPr="00A5746B">
        <w:rPr>
          <w:szCs w:val="24"/>
        </w:rPr>
        <w:t>тели), если другое не предусмотрено проектными (эксплуатационными) решениями. При нал</w:t>
      </w:r>
      <w:r w:rsidRPr="00A5746B">
        <w:rPr>
          <w:szCs w:val="24"/>
        </w:rPr>
        <w:t>и</w:t>
      </w:r>
      <w:r w:rsidRPr="00A5746B">
        <w:rPr>
          <w:szCs w:val="24"/>
        </w:rPr>
        <w:t>чии нескольких отдельных тепловых сетей, отходящих от коллектора источника тепла, авари</w:t>
      </w:r>
      <w:r w:rsidRPr="00A5746B">
        <w:rPr>
          <w:szCs w:val="24"/>
        </w:rPr>
        <w:t>й</w:t>
      </w:r>
      <w:r w:rsidRPr="00A5746B">
        <w:rPr>
          <w:szCs w:val="24"/>
        </w:rPr>
        <w:t>ную подпитку допускается определять только для одной наибольшей по объему тепловой сети.</w:t>
      </w:r>
    </w:p>
    <w:p w:rsidR="009671A4" w:rsidRPr="00A5746B" w:rsidRDefault="009671A4" w:rsidP="0006129B">
      <w:pPr>
        <w:ind w:firstLine="567"/>
        <w:rPr>
          <w:szCs w:val="28"/>
        </w:rPr>
      </w:pPr>
      <w:r w:rsidRPr="00A5746B">
        <w:rPr>
          <w:szCs w:val="28"/>
        </w:rPr>
        <w:t>Баланс производительности теплоносителя для тепловых сетей и максимальное потребл</w:t>
      </w:r>
      <w:r w:rsidRPr="00A5746B">
        <w:rPr>
          <w:szCs w:val="28"/>
        </w:rPr>
        <w:t>е</w:t>
      </w:r>
      <w:r w:rsidRPr="00A5746B">
        <w:rPr>
          <w:szCs w:val="28"/>
        </w:rPr>
        <w:t xml:space="preserve">ние теплоносителя в аварийных режимах системы теплоснабжения приведен в таблице </w:t>
      </w:r>
      <w:r w:rsidR="00A5746B">
        <w:rPr>
          <w:szCs w:val="28"/>
        </w:rPr>
        <w:t>26</w:t>
      </w:r>
      <w:r w:rsidRPr="00A5746B">
        <w:rPr>
          <w:szCs w:val="28"/>
        </w:rPr>
        <w:t xml:space="preserve">. </w:t>
      </w:r>
    </w:p>
    <w:p w:rsidR="009671A4" w:rsidRPr="00A5746B" w:rsidRDefault="009671A4" w:rsidP="0006129B"/>
    <w:p w:rsidR="007F4555" w:rsidRPr="00A5746B" w:rsidRDefault="007F4555" w:rsidP="0006129B">
      <w:pPr>
        <w:pStyle w:val="aff9"/>
        <w:spacing w:line="240" w:lineRule="auto"/>
        <w:rPr>
          <w:rFonts w:eastAsia="Calibri"/>
        </w:rPr>
      </w:pPr>
      <w:bookmarkStart w:id="84" w:name="_Toc457907422"/>
      <w:bookmarkStart w:id="85" w:name="_Toc472065219"/>
      <w:bookmarkStart w:id="86" w:name="_Toc32481103"/>
      <w:bookmarkStart w:id="87" w:name="_Toc422303788"/>
      <w:r w:rsidRPr="00A5746B">
        <w:t xml:space="preserve">Таблица </w:t>
      </w:r>
      <w:r w:rsidR="008A3CE6" w:rsidRPr="00A5746B">
        <w:fldChar w:fldCharType="begin"/>
      </w:r>
      <w:r w:rsidR="006972A4" w:rsidRPr="00A5746B">
        <w:instrText xml:space="preserve"> SEQ Таблица \* ARABIC </w:instrText>
      </w:r>
      <w:r w:rsidR="008A3CE6" w:rsidRPr="00A5746B">
        <w:fldChar w:fldCharType="separate"/>
      </w:r>
      <w:r w:rsidR="00A5746B" w:rsidRPr="00A5746B">
        <w:rPr>
          <w:noProof/>
        </w:rPr>
        <w:t>26</w:t>
      </w:r>
      <w:r w:rsidR="008A3CE6" w:rsidRPr="00A5746B">
        <w:rPr>
          <w:noProof/>
        </w:rPr>
        <w:fldChar w:fldCharType="end"/>
      </w:r>
      <w:r w:rsidRPr="00A5746B">
        <w:t xml:space="preserve"> - </w:t>
      </w:r>
      <w:r w:rsidRPr="00A5746B">
        <w:rPr>
          <w:rFonts w:eastAsia="Calibri"/>
        </w:rPr>
        <w:t xml:space="preserve">Производительности ВПУ </w:t>
      </w:r>
      <w:bookmarkEnd w:id="84"/>
      <w:bookmarkEnd w:id="85"/>
      <w:r w:rsidRPr="00A5746B">
        <w:rPr>
          <w:rFonts w:eastAsia="Calibri"/>
        </w:rPr>
        <w:t>в аварийном режиме</w:t>
      </w:r>
    </w:p>
    <w:tbl>
      <w:tblPr>
        <w:tblW w:w="4932"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85"/>
        <w:gridCol w:w="3882"/>
        <w:gridCol w:w="1814"/>
        <w:gridCol w:w="1810"/>
        <w:gridCol w:w="1808"/>
      </w:tblGrid>
      <w:tr w:rsidR="00873E8F" w:rsidRPr="00A5746B" w:rsidTr="009F66B5">
        <w:trPr>
          <w:cantSplit/>
          <w:trHeight w:val="461"/>
          <w:tblHeader/>
        </w:trPr>
        <w:tc>
          <w:tcPr>
            <w:tcW w:w="343" w:type="pct"/>
            <w:vAlign w:val="center"/>
          </w:tcPr>
          <w:p w:rsidR="00185DF9" w:rsidRPr="00A5746B" w:rsidRDefault="00185DF9" w:rsidP="0006129B">
            <w:pPr>
              <w:jc w:val="center"/>
              <w:rPr>
                <w:sz w:val="22"/>
              </w:rPr>
            </w:pPr>
            <w:r w:rsidRPr="00A5746B">
              <w:rPr>
                <w:sz w:val="22"/>
              </w:rPr>
              <w:t>№ п/п</w:t>
            </w:r>
          </w:p>
        </w:tc>
        <w:tc>
          <w:tcPr>
            <w:tcW w:w="1941" w:type="pct"/>
            <w:shd w:val="clear" w:color="auto" w:fill="auto"/>
            <w:vAlign w:val="center"/>
          </w:tcPr>
          <w:p w:rsidR="00185DF9" w:rsidRPr="00A5746B" w:rsidRDefault="00185DF9" w:rsidP="0006129B">
            <w:pPr>
              <w:jc w:val="center"/>
              <w:rPr>
                <w:sz w:val="22"/>
              </w:rPr>
            </w:pPr>
            <w:r w:rsidRPr="00A5746B">
              <w:rPr>
                <w:sz w:val="22"/>
              </w:rPr>
              <w:t>Источник тепловой энергии</w:t>
            </w:r>
          </w:p>
        </w:tc>
        <w:tc>
          <w:tcPr>
            <w:tcW w:w="907" w:type="pct"/>
            <w:vAlign w:val="center"/>
          </w:tcPr>
          <w:p w:rsidR="00185DF9" w:rsidRPr="00A5746B" w:rsidRDefault="00185DF9" w:rsidP="0006129B">
            <w:pPr>
              <w:widowControl w:val="0"/>
              <w:adjustRightInd w:val="0"/>
              <w:jc w:val="center"/>
              <w:textAlignment w:val="baseline"/>
              <w:rPr>
                <w:rFonts w:eastAsia="Times New Roman"/>
                <w:b/>
                <w:bCs/>
                <w:iCs/>
                <w:spacing w:val="-5"/>
                <w:sz w:val="22"/>
              </w:rPr>
            </w:pPr>
            <w:r w:rsidRPr="00A5746B">
              <w:rPr>
                <w:rFonts w:eastAsia="Times New Roman"/>
                <w:sz w:val="22"/>
              </w:rPr>
              <w:t>Присоединенная тепловая нагрузка, Гкал/час</w:t>
            </w:r>
          </w:p>
        </w:tc>
        <w:tc>
          <w:tcPr>
            <w:tcW w:w="905" w:type="pct"/>
            <w:tcBorders>
              <w:right w:val="single" w:sz="4" w:space="0" w:color="auto"/>
            </w:tcBorders>
            <w:shd w:val="clear" w:color="auto" w:fill="auto"/>
            <w:vAlign w:val="center"/>
          </w:tcPr>
          <w:p w:rsidR="00185DF9" w:rsidRPr="00A5746B" w:rsidRDefault="00185DF9" w:rsidP="0006129B">
            <w:pPr>
              <w:jc w:val="center"/>
              <w:rPr>
                <w:sz w:val="22"/>
              </w:rPr>
            </w:pPr>
            <w:r w:rsidRPr="00A5746B">
              <w:rPr>
                <w:rFonts w:eastAsia="Times New Roman"/>
                <w:sz w:val="22"/>
                <w:lang w:eastAsia="ru-RU"/>
              </w:rPr>
              <w:t>Нормативная величина по</w:t>
            </w:r>
            <w:r w:rsidRPr="00A5746B">
              <w:rPr>
                <w:rFonts w:eastAsia="Times New Roman"/>
                <w:sz w:val="22"/>
                <w:lang w:eastAsia="ru-RU"/>
              </w:rPr>
              <w:t>д</w:t>
            </w:r>
            <w:r w:rsidRPr="00A5746B">
              <w:rPr>
                <w:rFonts w:eastAsia="Times New Roman"/>
                <w:sz w:val="22"/>
                <w:lang w:eastAsia="ru-RU"/>
              </w:rPr>
              <w:t>питка тепловых сетей по СП 124.13330</w:t>
            </w:r>
            <w:r w:rsidRPr="00A5746B">
              <w:rPr>
                <w:sz w:val="22"/>
              </w:rPr>
              <w:t>, м</w:t>
            </w:r>
            <w:r w:rsidRPr="00A5746B">
              <w:rPr>
                <w:sz w:val="22"/>
                <w:vertAlign w:val="superscript"/>
              </w:rPr>
              <w:t>3</w:t>
            </w:r>
            <w:r w:rsidRPr="00A5746B">
              <w:rPr>
                <w:sz w:val="22"/>
              </w:rPr>
              <w:t>/ч</w:t>
            </w:r>
          </w:p>
        </w:tc>
        <w:tc>
          <w:tcPr>
            <w:tcW w:w="904" w:type="pct"/>
            <w:tcBorders>
              <w:right w:val="single" w:sz="4" w:space="0" w:color="auto"/>
            </w:tcBorders>
            <w:vAlign w:val="center"/>
          </w:tcPr>
          <w:p w:rsidR="00185DF9" w:rsidRPr="00A5746B" w:rsidRDefault="00185DF9" w:rsidP="0006129B">
            <w:pPr>
              <w:jc w:val="center"/>
              <w:rPr>
                <w:rFonts w:eastAsia="Times New Roman"/>
                <w:sz w:val="22"/>
                <w:lang w:eastAsia="ru-RU"/>
              </w:rPr>
            </w:pPr>
            <w:r w:rsidRPr="00A5746B">
              <w:rPr>
                <w:rFonts w:eastAsia="Times New Roman"/>
                <w:sz w:val="22"/>
                <w:lang w:eastAsia="ru-RU"/>
              </w:rPr>
              <w:t>Аварийная по</w:t>
            </w:r>
            <w:r w:rsidRPr="00A5746B">
              <w:rPr>
                <w:rFonts w:eastAsia="Times New Roman"/>
                <w:sz w:val="22"/>
                <w:lang w:eastAsia="ru-RU"/>
              </w:rPr>
              <w:t>д</w:t>
            </w:r>
            <w:r w:rsidRPr="00A5746B">
              <w:rPr>
                <w:rFonts w:eastAsia="Times New Roman"/>
                <w:sz w:val="22"/>
                <w:lang w:eastAsia="ru-RU"/>
              </w:rPr>
              <w:t>питка тепловых сетей СП 124.13330.2012</w:t>
            </w:r>
            <w:r w:rsidRPr="00A5746B">
              <w:rPr>
                <w:sz w:val="22"/>
              </w:rPr>
              <w:t>, м</w:t>
            </w:r>
            <w:r w:rsidRPr="00A5746B">
              <w:rPr>
                <w:sz w:val="22"/>
                <w:vertAlign w:val="superscript"/>
              </w:rPr>
              <w:t>3</w:t>
            </w:r>
            <w:r w:rsidRPr="00A5746B">
              <w:rPr>
                <w:sz w:val="22"/>
              </w:rPr>
              <w:t>/ч</w:t>
            </w:r>
          </w:p>
        </w:tc>
      </w:tr>
      <w:tr w:rsidR="00D4116F" w:rsidRPr="00A5746B" w:rsidTr="009F66B5">
        <w:trPr>
          <w:cantSplit/>
          <w:trHeight w:val="451"/>
        </w:trPr>
        <w:tc>
          <w:tcPr>
            <w:tcW w:w="343" w:type="pct"/>
            <w:vAlign w:val="center"/>
          </w:tcPr>
          <w:p w:rsidR="00D4116F" w:rsidRPr="00A5746B" w:rsidRDefault="00D4116F" w:rsidP="00D4116F">
            <w:pPr>
              <w:pStyle w:val="ab"/>
              <w:jc w:val="center"/>
              <w:rPr>
                <w:sz w:val="22"/>
                <w:szCs w:val="22"/>
              </w:rPr>
            </w:pPr>
            <w:r w:rsidRPr="00A5746B">
              <w:rPr>
                <w:sz w:val="22"/>
                <w:szCs w:val="22"/>
              </w:rPr>
              <w:t>1</w:t>
            </w:r>
          </w:p>
        </w:tc>
        <w:tc>
          <w:tcPr>
            <w:tcW w:w="1941" w:type="pct"/>
            <w:shd w:val="clear" w:color="auto" w:fill="auto"/>
            <w:vAlign w:val="center"/>
          </w:tcPr>
          <w:p w:rsidR="00D4116F" w:rsidRPr="00A5746B" w:rsidRDefault="00D4116F" w:rsidP="00D4116F">
            <w:pPr>
              <w:jc w:val="center"/>
              <w:rPr>
                <w:sz w:val="22"/>
              </w:rPr>
            </w:pPr>
            <w:r w:rsidRPr="00A5746B">
              <w:rPr>
                <w:sz w:val="22"/>
              </w:rPr>
              <w:t>Котельная (п. Яр, ул. Школьная, 6а)</w:t>
            </w:r>
          </w:p>
        </w:tc>
        <w:tc>
          <w:tcPr>
            <w:tcW w:w="907" w:type="pct"/>
            <w:vAlign w:val="center"/>
          </w:tcPr>
          <w:p w:rsidR="00D4116F" w:rsidRPr="00A5746B" w:rsidRDefault="00D4116F">
            <w:pPr>
              <w:jc w:val="center"/>
              <w:rPr>
                <w:sz w:val="20"/>
                <w:szCs w:val="20"/>
              </w:rPr>
            </w:pPr>
            <w:r w:rsidRPr="00A5746B">
              <w:rPr>
                <w:sz w:val="20"/>
                <w:szCs w:val="20"/>
              </w:rPr>
              <w:t>2,150</w:t>
            </w:r>
          </w:p>
        </w:tc>
        <w:tc>
          <w:tcPr>
            <w:tcW w:w="905" w:type="pct"/>
            <w:tcBorders>
              <w:right w:val="single" w:sz="4" w:space="0" w:color="auto"/>
            </w:tcBorders>
            <w:shd w:val="clear" w:color="auto" w:fill="auto"/>
            <w:vAlign w:val="center"/>
          </w:tcPr>
          <w:p w:rsidR="00D4116F" w:rsidRPr="00A5746B" w:rsidRDefault="00D4116F">
            <w:pPr>
              <w:jc w:val="center"/>
              <w:rPr>
                <w:sz w:val="20"/>
                <w:szCs w:val="20"/>
              </w:rPr>
            </w:pPr>
            <w:r w:rsidRPr="00A5746B">
              <w:rPr>
                <w:sz w:val="20"/>
                <w:szCs w:val="20"/>
              </w:rPr>
              <w:t>0,231</w:t>
            </w:r>
          </w:p>
        </w:tc>
        <w:tc>
          <w:tcPr>
            <w:tcW w:w="904" w:type="pct"/>
            <w:tcBorders>
              <w:right w:val="single" w:sz="4" w:space="0" w:color="auto"/>
            </w:tcBorders>
            <w:vAlign w:val="center"/>
          </w:tcPr>
          <w:p w:rsidR="00D4116F" w:rsidRPr="00A5746B" w:rsidRDefault="00D4116F">
            <w:pPr>
              <w:jc w:val="center"/>
              <w:rPr>
                <w:sz w:val="20"/>
                <w:szCs w:val="20"/>
              </w:rPr>
            </w:pPr>
            <w:r w:rsidRPr="00A5746B">
              <w:rPr>
                <w:sz w:val="20"/>
                <w:szCs w:val="20"/>
              </w:rPr>
              <w:t>1,848</w:t>
            </w:r>
          </w:p>
        </w:tc>
      </w:tr>
      <w:tr w:rsidR="00D4116F" w:rsidRPr="00A5746B" w:rsidTr="009F66B5">
        <w:trPr>
          <w:cantSplit/>
          <w:trHeight w:val="451"/>
        </w:trPr>
        <w:tc>
          <w:tcPr>
            <w:tcW w:w="343" w:type="pct"/>
            <w:vAlign w:val="center"/>
          </w:tcPr>
          <w:p w:rsidR="00D4116F" w:rsidRPr="00A5746B" w:rsidRDefault="00D4116F" w:rsidP="00D4116F">
            <w:pPr>
              <w:pStyle w:val="ab"/>
              <w:jc w:val="center"/>
              <w:rPr>
                <w:sz w:val="22"/>
                <w:szCs w:val="22"/>
              </w:rPr>
            </w:pPr>
            <w:r w:rsidRPr="00A5746B">
              <w:rPr>
                <w:sz w:val="22"/>
                <w:szCs w:val="22"/>
              </w:rPr>
              <w:t>2</w:t>
            </w:r>
          </w:p>
        </w:tc>
        <w:tc>
          <w:tcPr>
            <w:tcW w:w="1941" w:type="pct"/>
            <w:shd w:val="clear" w:color="auto" w:fill="auto"/>
            <w:vAlign w:val="center"/>
          </w:tcPr>
          <w:p w:rsidR="00D4116F" w:rsidRPr="00A5746B" w:rsidRDefault="00D4116F" w:rsidP="00D4116F">
            <w:pPr>
              <w:jc w:val="center"/>
              <w:rPr>
                <w:sz w:val="22"/>
              </w:rPr>
            </w:pPr>
            <w:r w:rsidRPr="00A5746B">
              <w:rPr>
                <w:sz w:val="22"/>
              </w:rPr>
              <w:t>Котельная (с.Дизьмино, ул. Школьная, 26а)</w:t>
            </w:r>
          </w:p>
        </w:tc>
        <w:tc>
          <w:tcPr>
            <w:tcW w:w="907" w:type="pct"/>
            <w:vAlign w:val="center"/>
          </w:tcPr>
          <w:p w:rsidR="00D4116F" w:rsidRPr="00A5746B" w:rsidRDefault="00D4116F">
            <w:pPr>
              <w:jc w:val="center"/>
              <w:rPr>
                <w:sz w:val="20"/>
                <w:szCs w:val="20"/>
              </w:rPr>
            </w:pPr>
            <w:r w:rsidRPr="00A5746B">
              <w:rPr>
                <w:sz w:val="20"/>
                <w:szCs w:val="20"/>
              </w:rPr>
              <w:t>0,403</w:t>
            </w:r>
          </w:p>
        </w:tc>
        <w:tc>
          <w:tcPr>
            <w:tcW w:w="905" w:type="pct"/>
            <w:tcBorders>
              <w:right w:val="single" w:sz="4" w:space="0" w:color="auto"/>
            </w:tcBorders>
            <w:shd w:val="clear" w:color="auto" w:fill="auto"/>
            <w:vAlign w:val="center"/>
          </w:tcPr>
          <w:p w:rsidR="00D4116F" w:rsidRPr="00A5746B" w:rsidRDefault="00D4116F">
            <w:pPr>
              <w:jc w:val="center"/>
              <w:rPr>
                <w:sz w:val="20"/>
                <w:szCs w:val="20"/>
              </w:rPr>
            </w:pPr>
            <w:r w:rsidRPr="00A5746B">
              <w:rPr>
                <w:sz w:val="20"/>
                <w:szCs w:val="20"/>
              </w:rPr>
              <w:t>0,036</w:t>
            </w:r>
          </w:p>
        </w:tc>
        <w:tc>
          <w:tcPr>
            <w:tcW w:w="904" w:type="pct"/>
            <w:tcBorders>
              <w:right w:val="single" w:sz="4" w:space="0" w:color="auto"/>
            </w:tcBorders>
            <w:vAlign w:val="center"/>
          </w:tcPr>
          <w:p w:rsidR="00D4116F" w:rsidRPr="00A5746B" w:rsidRDefault="00D4116F">
            <w:pPr>
              <w:jc w:val="center"/>
              <w:rPr>
                <w:sz w:val="20"/>
                <w:szCs w:val="20"/>
              </w:rPr>
            </w:pPr>
            <w:r w:rsidRPr="00A5746B">
              <w:rPr>
                <w:sz w:val="20"/>
                <w:szCs w:val="20"/>
              </w:rPr>
              <w:t>0,291</w:t>
            </w:r>
          </w:p>
        </w:tc>
      </w:tr>
      <w:tr w:rsidR="00D4116F" w:rsidRPr="00A5746B" w:rsidTr="009F66B5">
        <w:trPr>
          <w:cantSplit/>
          <w:trHeight w:val="451"/>
        </w:trPr>
        <w:tc>
          <w:tcPr>
            <w:tcW w:w="343" w:type="pct"/>
            <w:vAlign w:val="center"/>
          </w:tcPr>
          <w:p w:rsidR="00D4116F" w:rsidRPr="00A5746B" w:rsidRDefault="00D4116F" w:rsidP="00D4116F">
            <w:pPr>
              <w:pStyle w:val="ab"/>
              <w:jc w:val="center"/>
              <w:rPr>
                <w:sz w:val="22"/>
                <w:szCs w:val="22"/>
              </w:rPr>
            </w:pPr>
            <w:r w:rsidRPr="00A5746B">
              <w:rPr>
                <w:sz w:val="22"/>
                <w:szCs w:val="22"/>
              </w:rPr>
              <w:t>3</w:t>
            </w:r>
          </w:p>
        </w:tc>
        <w:tc>
          <w:tcPr>
            <w:tcW w:w="1941" w:type="pct"/>
            <w:shd w:val="clear" w:color="auto" w:fill="auto"/>
            <w:vAlign w:val="center"/>
          </w:tcPr>
          <w:p w:rsidR="00D4116F" w:rsidRPr="00A5746B" w:rsidRDefault="00D4116F" w:rsidP="00D4116F">
            <w:pPr>
              <w:jc w:val="center"/>
              <w:rPr>
                <w:sz w:val="22"/>
              </w:rPr>
            </w:pPr>
            <w:r w:rsidRPr="00A5746B">
              <w:rPr>
                <w:sz w:val="22"/>
              </w:rPr>
              <w:t>Котельная (п.Яр, ул. Советская, 1)</w:t>
            </w:r>
          </w:p>
        </w:tc>
        <w:tc>
          <w:tcPr>
            <w:tcW w:w="907" w:type="pct"/>
            <w:vAlign w:val="center"/>
          </w:tcPr>
          <w:p w:rsidR="00D4116F" w:rsidRPr="00A5746B" w:rsidRDefault="00D4116F">
            <w:pPr>
              <w:jc w:val="center"/>
              <w:rPr>
                <w:sz w:val="20"/>
                <w:szCs w:val="20"/>
              </w:rPr>
            </w:pPr>
            <w:r w:rsidRPr="00A5746B">
              <w:rPr>
                <w:sz w:val="20"/>
                <w:szCs w:val="20"/>
              </w:rPr>
              <w:t>0,975</w:t>
            </w:r>
          </w:p>
        </w:tc>
        <w:tc>
          <w:tcPr>
            <w:tcW w:w="905" w:type="pct"/>
            <w:tcBorders>
              <w:right w:val="single" w:sz="4" w:space="0" w:color="auto"/>
            </w:tcBorders>
            <w:shd w:val="clear" w:color="auto" w:fill="auto"/>
            <w:vAlign w:val="center"/>
          </w:tcPr>
          <w:p w:rsidR="00D4116F" w:rsidRPr="00A5746B" w:rsidRDefault="00D4116F">
            <w:pPr>
              <w:jc w:val="center"/>
              <w:rPr>
                <w:sz w:val="20"/>
                <w:szCs w:val="20"/>
              </w:rPr>
            </w:pPr>
            <w:r w:rsidRPr="00A5746B">
              <w:rPr>
                <w:sz w:val="20"/>
                <w:szCs w:val="20"/>
              </w:rPr>
              <w:t>0,148</w:t>
            </w:r>
          </w:p>
        </w:tc>
        <w:tc>
          <w:tcPr>
            <w:tcW w:w="904" w:type="pct"/>
            <w:tcBorders>
              <w:right w:val="single" w:sz="4" w:space="0" w:color="auto"/>
            </w:tcBorders>
            <w:vAlign w:val="center"/>
          </w:tcPr>
          <w:p w:rsidR="00D4116F" w:rsidRPr="00A5746B" w:rsidRDefault="00D4116F">
            <w:pPr>
              <w:jc w:val="center"/>
              <w:rPr>
                <w:sz w:val="20"/>
                <w:szCs w:val="20"/>
              </w:rPr>
            </w:pPr>
            <w:r w:rsidRPr="00A5746B">
              <w:rPr>
                <w:sz w:val="20"/>
                <w:szCs w:val="20"/>
              </w:rPr>
              <w:t>1,182</w:t>
            </w:r>
          </w:p>
        </w:tc>
      </w:tr>
      <w:tr w:rsidR="00D4116F" w:rsidRPr="00A5746B" w:rsidTr="009F66B5">
        <w:trPr>
          <w:cantSplit/>
          <w:trHeight w:val="451"/>
        </w:trPr>
        <w:tc>
          <w:tcPr>
            <w:tcW w:w="343" w:type="pct"/>
            <w:vAlign w:val="center"/>
          </w:tcPr>
          <w:p w:rsidR="00D4116F" w:rsidRPr="00A5746B" w:rsidRDefault="00D4116F" w:rsidP="00D4116F">
            <w:pPr>
              <w:pStyle w:val="ab"/>
              <w:jc w:val="center"/>
              <w:rPr>
                <w:sz w:val="22"/>
                <w:szCs w:val="22"/>
              </w:rPr>
            </w:pPr>
            <w:r w:rsidRPr="00A5746B">
              <w:rPr>
                <w:sz w:val="22"/>
                <w:szCs w:val="22"/>
              </w:rPr>
              <w:t>4</w:t>
            </w:r>
          </w:p>
        </w:tc>
        <w:tc>
          <w:tcPr>
            <w:tcW w:w="1941" w:type="pct"/>
            <w:shd w:val="clear" w:color="auto" w:fill="auto"/>
            <w:vAlign w:val="center"/>
          </w:tcPr>
          <w:p w:rsidR="00D4116F" w:rsidRPr="00A5746B" w:rsidRDefault="00D4116F" w:rsidP="00D4116F">
            <w:pPr>
              <w:jc w:val="center"/>
              <w:rPr>
                <w:sz w:val="22"/>
              </w:rPr>
            </w:pPr>
            <w:r w:rsidRPr="00A5746B">
              <w:rPr>
                <w:sz w:val="22"/>
              </w:rPr>
              <w:t>Котельная (с.Пудем, ул. Гагарина, 2а)</w:t>
            </w:r>
          </w:p>
        </w:tc>
        <w:tc>
          <w:tcPr>
            <w:tcW w:w="907" w:type="pct"/>
            <w:vAlign w:val="center"/>
          </w:tcPr>
          <w:p w:rsidR="00D4116F" w:rsidRPr="00A5746B" w:rsidRDefault="00D4116F">
            <w:pPr>
              <w:jc w:val="center"/>
              <w:rPr>
                <w:sz w:val="20"/>
                <w:szCs w:val="20"/>
              </w:rPr>
            </w:pPr>
            <w:r w:rsidRPr="00A5746B">
              <w:rPr>
                <w:sz w:val="20"/>
                <w:szCs w:val="20"/>
              </w:rPr>
              <w:t>1,966</w:t>
            </w:r>
          </w:p>
        </w:tc>
        <w:tc>
          <w:tcPr>
            <w:tcW w:w="905" w:type="pct"/>
            <w:tcBorders>
              <w:right w:val="single" w:sz="4" w:space="0" w:color="auto"/>
            </w:tcBorders>
            <w:shd w:val="clear" w:color="auto" w:fill="auto"/>
            <w:vAlign w:val="center"/>
          </w:tcPr>
          <w:p w:rsidR="00D4116F" w:rsidRPr="00A5746B" w:rsidRDefault="00D4116F">
            <w:pPr>
              <w:jc w:val="center"/>
              <w:rPr>
                <w:sz w:val="20"/>
                <w:szCs w:val="20"/>
              </w:rPr>
            </w:pPr>
            <w:r w:rsidRPr="00A5746B">
              <w:rPr>
                <w:sz w:val="20"/>
                <w:szCs w:val="20"/>
              </w:rPr>
              <w:t>0,295</w:t>
            </w:r>
          </w:p>
        </w:tc>
        <w:tc>
          <w:tcPr>
            <w:tcW w:w="904" w:type="pct"/>
            <w:tcBorders>
              <w:right w:val="single" w:sz="4" w:space="0" w:color="auto"/>
            </w:tcBorders>
            <w:vAlign w:val="center"/>
          </w:tcPr>
          <w:p w:rsidR="00D4116F" w:rsidRPr="00A5746B" w:rsidRDefault="00D4116F">
            <w:pPr>
              <w:jc w:val="center"/>
              <w:rPr>
                <w:sz w:val="20"/>
                <w:szCs w:val="20"/>
              </w:rPr>
            </w:pPr>
            <w:r w:rsidRPr="00A5746B">
              <w:rPr>
                <w:sz w:val="20"/>
                <w:szCs w:val="20"/>
              </w:rPr>
              <w:t>2,362</w:t>
            </w:r>
          </w:p>
        </w:tc>
      </w:tr>
      <w:tr w:rsidR="00D4116F" w:rsidRPr="00A5746B" w:rsidTr="009F66B5">
        <w:trPr>
          <w:cantSplit/>
          <w:trHeight w:val="451"/>
        </w:trPr>
        <w:tc>
          <w:tcPr>
            <w:tcW w:w="343" w:type="pct"/>
            <w:vAlign w:val="center"/>
          </w:tcPr>
          <w:p w:rsidR="00D4116F" w:rsidRPr="00A5746B" w:rsidRDefault="00D4116F" w:rsidP="00D4116F">
            <w:pPr>
              <w:pStyle w:val="ab"/>
              <w:jc w:val="center"/>
              <w:rPr>
                <w:sz w:val="22"/>
                <w:szCs w:val="22"/>
              </w:rPr>
            </w:pPr>
            <w:r w:rsidRPr="00A5746B">
              <w:rPr>
                <w:sz w:val="22"/>
                <w:szCs w:val="22"/>
              </w:rPr>
              <w:t>5</w:t>
            </w:r>
          </w:p>
        </w:tc>
        <w:tc>
          <w:tcPr>
            <w:tcW w:w="1941" w:type="pct"/>
            <w:shd w:val="clear" w:color="auto" w:fill="auto"/>
            <w:vAlign w:val="center"/>
          </w:tcPr>
          <w:p w:rsidR="00D4116F" w:rsidRPr="00A5746B" w:rsidRDefault="00D4116F" w:rsidP="00D4116F">
            <w:pPr>
              <w:jc w:val="center"/>
              <w:rPr>
                <w:sz w:val="22"/>
              </w:rPr>
            </w:pPr>
            <w:r w:rsidRPr="00A5746B">
              <w:rPr>
                <w:sz w:val="22"/>
              </w:rPr>
              <w:t>Котельная (п.Яр, ул. Ф.Васильева, 6а)</w:t>
            </w:r>
          </w:p>
        </w:tc>
        <w:tc>
          <w:tcPr>
            <w:tcW w:w="907" w:type="pct"/>
            <w:vAlign w:val="center"/>
          </w:tcPr>
          <w:p w:rsidR="00D4116F" w:rsidRPr="00A5746B" w:rsidRDefault="00D4116F">
            <w:pPr>
              <w:jc w:val="center"/>
              <w:rPr>
                <w:sz w:val="20"/>
                <w:szCs w:val="20"/>
              </w:rPr>
            </w:pPr>
            <w:r w:rsidRPr="00A5746B">
              <w:rPr>
                <w:sz w:val="20"/>
                <w:szCs w:val="20"/>
              </w:rPr>
              <w:t>2,801</w:t>
            </w:r>
          </w:p>
        </w:tc>
        <w:tc>
          <w:tcPr>
            <w:tcW w:w="905" w:type="pct"/>
            <w:tcBorders>
              <w:right w:val="single" w:sz="4" w:space="0" w:color="auto"/>
            </w:tcBorders>
            <w:shd w:val="clear" w:color="auto" w:fill="auto"/>
            <w:vAlign w:val="center"/>
          </w:tcPr>
          <w:p w:rsidR="00D4116F" w:rsidRPr="00A5746B" w:rsidRDefault="00D4116F">
            <w:pPr>
              <w:jc w:val="center"/>
              <w:rPr>
                <w:sz w:val="20"/>
                <w:szCs w:val="20"/>
              </w:rPr>
            </w:pPr>
            <w:r w:rsidRPr="00A5746B">
              <w:rPr>
                <w:sz w:val="20"/>
                <w:szCs w:val="20"/>
              </w:rPr>
              <w:t>0,246</w:t>
            </w:r>
          </w:p>
        </w:tc>
        <w:tc>
          <w:tcPr>
            <w:tcW w:w="904" w:type="pct"/>
            <w:tcBorders>
              <w:right w:val="single" w:sz="4" w:space="0" w:color="auto"/>
            </w:tcBorders>
            <w:vAlign w:val="center"/>
          </w:tcPr>
          <w:p w:rsidR="00D4116F" w:rsidRPr="00A5746B" w:rsidRDefault="00D4116F">
            <w:pPr>
              <w:jc w:val="center"/>
              <w:rPr>
                <w:sz w:val="20"/>
                <w:szCs w:val="20"/>
              </w:rPr>
            </w:pPr>
            <w:r w:rsidRPr="00A5746B">
              <w:rPr>
                <w:sz w:val="20"/>
                <w:szCs w:val="20"/>
              </w:rPr>
              <w:t>1,964</w:t>
            </w:r>
          </w:p>
        </w:tc>
      </w:tr>
      <w:tr w:rsidR="00D4116F" w:rsidRPr="00A5746B" w:rsidTr="009F66B5">
        <w:trPr>
          <w:cantSplit/>
          <w:trHeight w:val="451"/>
        </w:trPr>
        <w:tc>
          <w:tcPr>
            <w:tcW w:w="343" w:type="pct"/>
            <w:vAlign w:val="center"/>
          </w:tcPr>
          <w:p w:rsidR="00D4116F" w:rsidRPr="00A5746B" w:rsidRDefault="00D4116F" w:rsidP="00D4116F">
            <w:pPr>
              <w:pStyle w:val="ab"/>
              <w:jc w:val="center"/>
              <w:rPr>
                <w:sz w:val="22"/>
                <w:szCs w:val="22"/>
              </w:rPr>
            </w:pPr>
            <w:r w:rsidRPr="00A5746B">
              <w:rPr>
                <w:sz w:val="22"/>
                <w:szCs w:val="22"/>
              </w:rPr>
              <w:t>6</w:t>
            </w:r>
          </w:p>
        </w:tc>
        <w:tc>
          <w:tcPr>
            <w:tcW w:w="1941" w:type="pct"/>
            <w:shd w:val="clear" w:color="auto" w:fill="auto"/>
            <w:vAlign w:val="center"/>
          </w:tcPr>
          <w:p w:rsidR="00D4116F" w:rsidRPr="00A5746B" w:rsidRDefault="00D4116F" w:rsidP="00D4116F">
            <w:pPr>
              <w:jc w:val="center"/>
              <w:rPr>
                <w:sz w:val="22"/>
              </w:rPr>
            </w:pPr>
            <w:r w:rsidRPr="00A5746B">
              <w:rPr>
                <w:sz w:val="22"/>
              </w:rPr>
              <w:t>Котельная (п.Яр, ул. Ф.Васильева, 29а)</w:t>
            </w:r>
          </w:p>
        </w:tc>
        <w:tc>
          <w:tcPr>
            <w:tcW w:w="907" w:type="pct"/>
            <w:vAlign w:val="center"/>
          </w:tcPr>
          <w:p w:rsidR="00D4116F" w:rsidRPr="00A5746B" w:rsidRDefault="00D4116F">
            <w:pPr>
              <w:jc w:val="center"/>
              <w:rPr>
                <w:sz w:val="20"/>
                <w:szCs w:val="20"/>
              </w:rPr>
            </w:pPr>
            <w:r w:rsidRPr="00A5746B">
              <w:rPr>
                <w:sz w:val="20"/>
                <w:szCs w:val="20"/>
              </w:rPr>
              <w:t>2,642</w:t>
            </w:r>
          </w:p>
        </w:tc>
        <w:tc>
          <w:tcPr>
            <w:tcW w:w="905" w:type="pct"/>
            <w:tcBorders>
              <w:right w:val="single" w:sz="4" w:space="0" w:color="auto"/>
            </w:tcBorders>
            <w:shd w:val="clear" w:color="auto" w:fill="auto"/>
            <w:vAlign w:val="center"/>
          </w:tcPr>
          <w:p w:rsidR="00D4116F" w:rsidRPr="00A5746B" w:rsidRDefault="00D4116F">
            <w:pPr>
              <w:jc w:val="center"/>
              <w:rPr>
                <w:sz w:val="20"/>
                <w:szCs w:val="20"/>
              </w:rPr>
            </w:pPr>
            <w:r w:rsidRPr="00A5746B">
              <w:rPr>
                <w:sz w:val="20"/>
                <w:szCs w:val="20"/>
              </w:rPr>
              <w:t>0,223</w:t>
            </w:r>
          </w:p>
        </w:tc>
        <w:tc>
          <w:tcPr>
            <w:tcW w:w="904" w:type="pct"/>
            <w:tcBorders>
              <w:right w:val="single" w:sz="4" w:space="0" w:color="auto"/>
            </w:tcBorders>
            <w:vAlign w:val="center"/>
          </w:tcPr>
          <w:p w:rsidR="00D4116F" w:rsidRPr="00A5746B" w:rsidRDefault="00D4116F">
            <w:pPr>
              <w:jc w:val="center"/>
              <w:rPr>
                <w:sz w:val="20"/>
                <w:szCs w:val="20"/>
              </w:rPr>
            </w:pPr>
            <w:r w:rsidRPr="00A5746B">
              <w:rPr>
                <w:sz w:val="20"/>
                <w:szCs w:val="20"/>
              </w:rPr>
              <w:t>1,784</w:t>
            </w:r>
          </w:p>
        </w:tc>
      </w:tr>
      <w:tr w:rsidR="00D4116F" w:rsidRPr="00A5746B" w:rsidTr="009F66B5">
        <w:trPr>
          <w:cantSplit/>
          <w:trHeight w:val="451"/>
        </w:trPr>
        <w:tc>
          <w:tcPr>
            <w:tcW w:w="343" w:type="pct"/>
            <w:vAlign w:val="center"/>
          </w:tcPr>
          <w:p w:rsidR="00D4116F" w:rsidRPr="00A5746B" w:rsidRDefault="00D4116F" w:rsidP="00D4116F">
            <w:pPr>
              <w:pStyle w:val="ab"/>
              <w:jc w:val="center"/>
              <w:rPr>
                <w:sz w:val="22"/>
                <w:szCs w:val="22"/>
              </w:rPr>
            </w:pPr>
            <w:r w:rsidRPr="00A5746B">
              <w:rPr>
                <w:sz w:val="22"/>
                <w:szCs w:val="22"/>
              </w:rPr>
              <w:t>7</w:t>
            </w:r>
          </w:p>
        </w:tc>
        <w:tc>
          <w:tcPr>
            <w:tcW w:w="1941" w:type="pct"/>
            <w:shd w:val="clear" w:color="auto" w:fill="auto"/>
            <w:vAlign w:val="center"/>
          </w:tcPr>
          <w:p w:rsidR="00D4116F" w:rsidRPr="00A5746B" w:rsidRDefault="00D4116F" w:rsidP="00D4116F">
            <w:pPr>
              <w:jc w:val="center"/>
              <w:rPr>
                <w:sz w:val="22"/>
              </w:rPr>
            </w:pPr>
            <w:r w:rsidRPr="00A5746B">
              <w:rPr>
                <w:sz w:val="22"/>
              </w:rPr>
              <w:t>Котельная (д.Зюино, ул. Школьная, 77а)</w:t>
            </w:r>
          </w:p>
        </w:tc>
        <w:tc>
          <w:tcPr>
            <w:tcW w:w="907" w:type="pct"/>
            <w:vAlign w:val="center"/>
          </w:tcPr>
          <w:p w:rsidR="00D4116F" w:rsidRPr="00A5746B" w:rsidRDefault="00D4116F">
            <w:pPr>
              <w:jc w:val="center"/>
              <w:rPr>
                <w:sz w:val="20"/>
                <w:szCs w:val="20"/>
              </w:rPr>
            </w:pPr>
            <w:r w:rsidRPr="00A5746B">
              <w:rPr>
                <w:sz w:val="20"/>
                <w:szCs w:val="20"/>
              </w:rPr>
              <w:t>0,214</w:t>
            </w:r>
          </w:p>
        </w:tc>
        <w:tc>
          <w:tcPr>
            <w:tcW w:w="905" w:type="pct"/>
            <w:tcBorders>
              <w:right w:val="single" w:sz="4" w:space="0" w:color="auto"/>
            </w:tcBorders>
            <w:shd w:val="clear" w:color="auto" w:fill="auto"/>
            <w:vAlign w:val="center"/>
          </w:tcPr>
          <w:p w:rsidR="00D4116F" w:rsidRPr="00A5746B" w:rsidRDefault="00D4116F">
            <w:pPr>
              <w:jc w:val="center"/>
              <w:rPr>
                <w:sz w:val="20"/>
                <w:szCs w:val="20"/>
              </w:rPr>
            </w:pPr>
            <w:r w:rsidRPr="00A5746B">
              <w:rPr>
                <w:sz w:val="20"/>
                <w:szCs w:val="20"/>
              </w:rPr>
              <w:t>0,012</w:t>
            </w:r>
          </w:p>
        </w:tc>
        <w:tc>
          <w:tcPr>
            <w:tcW w:w="904" w:type="pct"/>
            <w:tcBorders>
              <w:right w:val="single" w:sz="4" w:space="0" w:color="auto"/>
            </w:tcBorders>
            <w:vAlign w:val="center"/>
          </w:tcPr>
          <w:p w:rsidR="00D4116F" w:rsidRPr="00A5746B" w:rsidRDefault="00D4116F">
            <w:pPr>
              <w:jc w:val="center"/>
              <w:rPr>
                <w:sz w:val="20"/>
                <w:szCs w:val="20"/>
              </w:rPr>
            </w:pPr>
            <w:r w:rsidRPr="00A5746B">
              <w:rPr>
                <w:sz w:val="20"/>
                <w:szCs w:val="20"/>
              </w:rPr>
              <w:t>0,096</w:t>
            </w:r>
          </w:p>
        </w:tc>
      </w:tr>
      <w:tr w:rsidR="00D4116F" w:rsidRPr="00A5746B" w:rsidTr="009F66B5">
        <w:trPr>
          <w:cantSplit/>
          <w:trHeight w:val="451"/>
        </w:trPr>
        <w:tc>
          <w:tcPr>
            <w:tcW w:w="343" w:type="pct"/>
            <w:vAlign w:val="center"/>
          </w:tcPr>
          <w:p w:rsidR="00D4116F" w:rsidRPr="00A5746B" w:rsidRDefault="00D4116F" w:rsidP="00D4116F">
            <w:pPr>
              <w:pStyle w:val="ab"/>
              <w:jc w:val="center"/>
              <w:rPr>
                <w:sz w:val="22"/>
                <w:szCs w:val="22"/>
              </w:rPr>
            </w:pPr>
            <w:r w:rsidRPr="00A5746B">
              <w:rPr>
                <w:sz w:val="22"/>
                <w:szCs w:val="22"/>
              </w:rPr>
              <w:t>8</w:t>
            </w:r>
          </w:p>
        </w:tc>
        <w:tc>
          <w:tcPr>
            <w:tcW w:w="1941" w:type="pct"/>
            <w:shd w:val="clear" w:color="auto" w:fill="auto"/>
            <w:vAlign w:val="center"/>
          </w:tcPr>
          <w:p w:rsidR="00D4116F" w:rsidRPr="00A5746B" w:rsidRDefault="00D4116F" w:rsidP="00D4116F">
            <w:pPr>
              <w:jc w:val="center"/>
              <w:rPr>
                <w:sz w:val="22"/>
              </w:rPr>
            </w:pPr>
            <w:r w:rsidRPr="00A5746B">
              <w:rPr>
                <w:sz w:val="22"/>
              </w:rPr>
              <w:t>Котельная (д.Бачумово, ул. Школьная, 17а)</w:t>
            </w:r>
          </w:p>
        </w:tc>
        <w:tc>
          <w:tcPr>
            <w:tcW w:w="907" w:type="pct"/>
            <w:vAlign w:val="center"/>
          </w:tcPr>
          <w:p w:rsidR="00D4116F" w:rsidRPr="00A5746B" w:rsidRDefault="00D4116F">
            <w:pPr>
              <w:jc w:val="center"/>
              <w:rPr>
                <w:sz w:val="20"/>
                <w:szCs w:val="20"/>
              </w:rPr>
            </w:pPr>
            <w:r w:rsidRPr="00A5746B">
              <w:rPr>
                <w:sz w:val="20"/>
                <w:szCs w:val="20"/>
              </w:rPr>
              <w:t>0,289</w:t>
            </w:r>
          </w:p>
        </w:tc>
        <w:tc>
          <w:tcPr>
            <w:tcW w:w="905" w:type="pct"/>
            <w:tcBorders>
              <w:right w:val="single" w:sz="4" w:space="0" w:color="auto"/>
            </w:tcBorders>
            <w:shd w:val="clear" w:color="auto" w:fill="auto"/>
            <w:vAlign w:val="center"/>
          </w:tcPr>
          <w:p w:rsidR="00D4116F" w:rsidRPr="00A5746B" w:rsidRDefault="00D4116F">
            <w:pPr>
              <w:jc w:val="center"/>
              <w:rPr>
                <w:sz w:val="20"/>
                <w:szCs w:val="20"/>
              </w:rPr>
            </w:pPr>
            <w:r w:rsidRPr="00A5746B">
              <w:rPr>
                <w:sz w:val="20"/>
                <w:szCs w:val="20"/>
              </w:rPr>
              <w:t>0,026</w:t>
            </w:r>
          </w:p>
        </w:tc>
        <w:tc>
          <w:tcPr>
            <w:tcW w:w="904" w:type="pct"/>
            <w:tcBorders>
              <w:right w:val="single" w:sz="4" w:space="0" w:color="auto"/>
            </w:tcBorders>
            <w:vAlign w:val="center"/>
          </w:tcPr>
          <w:p w:rsidR="00D4116F" w:rsidRPr="00A5746B" w:rsidRDefault="00D4116F">
            <w:pPr>
              <w:jc w:val="center"/>
              <w:rPr>
                <w:sz w:val="20"/>
                <w:szCs w:val="20"/>
              </w:rPr>
            </w:pPr>
            <w:r w:rsidRPr="00A5746B">
              <w:rPr>
                <w:sz w:val="20"/>
                <w:szCs w:val="20"/>
              </w:rPr>
              <w:t>0,206</w:t>
            </w:r>
          </w:p>
        </w:tc>
      </w:tr>
      <w:tr w:rsidR="00D4116F" w:rsidRPr="00A5746B" w:rsidTr="009F66B5">
        <w:trPr>
          <w:cantSplit/>
          <w:trHeight w:val="451"/>
        </w:trPr>
        <w:tc>
          <w:tcPr>
            <w:tcW w:w="343" w:type="pct"/>
            <w:vAlign w:val="center"/>
          </w:tcPr>
          <w:p w:rsidR="00D4116F" w:rsidRPr="00A5746B" w:rsidRDefault="00D4116F" w:rsidP="00D4116F">
            <w:pPr>
              <w:pStyle w:val="ab"/>
              <w:jc w:val="center"/>
              <w:rPr>
                <w:sz w:val="22"/>
                <w:szCs w:val="22"/>
              </w:rPr>
            </w:pPr>
            <w:r w:rsidRPr="00A5746B">
              <w:rPr>
                <w:sz w:val="22"/>
                <w:szCs w:val="22"/>
              </w:rPr>
              <w:t>9</w:t>
            </w:r>
          </w:p>
        </w:tc>
        <w:tc>
          <w:tcPr>
            <w:tcW w:w="1941" w:type="pct"/>
            <w:shd w:val="clear" w:color="auto" w:fill="auto"/>
            <w:vAlign w:val="center"/>
          </w:tcPr>
          <w:p w:rsidR="00D4116F" w:rsidRPr="00A5746B" w:rsidRDefault="00D4116F" w:rsidP="00D4116F">
            <w:pPr>
              <w:jc w:val="center"/>
              <w:rPr>
                <w:sz w:val="22"/>
              </w:rPr>
            </w:pPr>
            <w:r w:rsidRPr="00A5746B">
              <w:rPr>
                <w:sz w:val="22"/>
              </w:rPr>
              <w:t>Котельная (д. Ворца, ул. Чапаевская, 66)</w:t>
            </w:r>
          </w:p>
        </w:tc>
        <w:tc>
          <w:tcPr>
            <w:tcW w:w="907" w:type="pct"/>
            <w:vAlign w:val="center"/>
          </w:tcPr>
          <w:p w:rsidR="00D4116F" w:rsidRPr="00A5746B" w:rsidRDefault="00D4116F">
            <w:pPr>
              <w:jc w:val="center"/>
              <w:rPr>
                <w:sz w:val="20"/>
                <w:szCs w:val="20"/>
              </w:rPr>
            </w:pPr>
            <w:r w:rsidRPr="00A5746B">
              <w:rPr>
                <w:sz w:val="20"/>
                <w:szCs w:val="20"/>
              </w:rPr>
              <w:t>0,306</w:t>
            </w:r>
          </w:p>
        </w:tc>
        <w:tc>
          <w:tcPr>
            <w:tcW w:w="905" w:type="pct"/>
            <w:tcBorders>
              <w:right w:val="single" w:sz="4" w:space="0" w:color="auto"/>
            </w:tcBorders>
            <w:shd w:val="clear" w:color="auto" w:fill="auto"/>
            <w:vAlign w:val="center"/>
          </w:tcPr>
          <w:p w:rsidR="00D4116F" w:rsidRPr="00A5746B" w:rsidRDefault="00D4116F">
            <w:pPr>
              <w:jc w:val="center"/>
              <w:rPr>
                <w:sz w:val="20"/>
                <w:szCs w:val="20"/>
              </w:rPr>
            </w:pPr>
            <w:r w:rsidRPr="00A5746B">
              <w:rPr>
                <w:sz w:val="20"/>
                <w:szCs w:val="20"/>
              </w:rPr>
              <w:t>0,019</w:t>
            </w:r>
          </w:p>
        </w:tc>
        <w:tc>
          <w:tcPr>
            <w:tcW w:w="904" w:type="pct"/>
            <w:tcBorders>
              <w:right w:val="single" w:sz="4" w:space="0" w:color="auto"/>
            </w:tcBorders>
            <w:vAlign w:val="center"/>
          </w:tcPr>
          <w:p w:rsidR="00D4116F" w:rsidRPr="00A5746B" w:rsidRDefault="00D4116F">
            <w:pPr>
              <w:jc w:val="center"/>
              <w:rPr>
                <w:sz w:val="20"/>
                <w:szCs w:val="20"/>
              </w:rPr>
            </w:pPr>
            <w:r w:rsidRPr="00A5746B">
              <w:rPr>
                <w:sz w:val="20"/>
                <w:szCs w:val="20"/>
              </w:rPr>
              <w:t>0,149</w:t>
            </w:r>
          </w:p>
        </w:tc>
      </w:tr>
      <w:tr w:rsidR="00D4116F" w:rsidRPr="00A5746B" w:rsidTr="009F66B5">
        <w:trPr>
          <w:cantSplit/>
          <w:trHeight w:val="451"/>
        </w:trPr>
        <w:tc>
          <w:tcPr>
            <w:tcW w:w="343" w:type="pct"/>
            <w:vAlign w:val="center"/>
          </w:tcPr>
          <w:p w:rsidR="00D4116F" w:rsidRPr="00A5746B" w:rsidRDefault="00D4116F" w:rsidP="00D4116F">
            <w:pPr>
              <w:pStyle w:val="ab"/>
              <w:jc w:val="center"/>
              <w:rPr>
                <w:sz w:val="22"/>
                <w:szCs w:val="22"/>
              </w:rPr>
            </w:pPr>
            <w:r w:rsidRPr="00A5746B">
              <w:rPr>
                <w:sz w:val="22"/>
                <w:szCs w:val="22"/>
              </w:rPr>
              <w:t>10</w:t>
            </w:r>
          </w:p>
        </w:tc>
        <w:tc>
          <w:tcPr>
            <w:tcW w:w="1941" w:type="pct"/>
            <w:shd w:val="clear" w:color="auto" w:fill="auto"/>
            <w:vAlign w:val="center"/>
          </w:tcPr>
          <w:p w:rsidR="00D4116F" w:rsidRPr="00A5746B" w:rsidRDefault="00D4116F" w:rsidP="00D4116F">
            <w:pPr>
              <w:jc w:val="center"/>
              <w:rPr>
                <w:sz w:val="22"/>
              </w:rPr>
            </w:pPr>
            <w:r w:rsidRPr="00A5746B">
              <w:rPr>
                <w:sz w:val="22"/>
              </w:rPr>
              <w:t>Котельная (с.Укан, ул. Советская, 15б)</w:t>
            </w:r>
          </w:p>
        </w:tc>
        <w:tc>
          <w:tcPr>
            <w:tcW w:w="907" w:type="pct"/>
            <w:vAlign w:val="center"/>
          </w:tcPr>
          <w:p w:rsidR="00D4116F" w:rsidRPr="00A5746B" w:rsidRDefault="00D4116F">
            <w:pPr>
              <w:jc w:val="center"/>
              <w:rPr>
                <w:sz w:val="20"/>
                <w:szCs w:val="20"/>
              </w:rPr>
            </w:pPr>
            <w:r w:rsidRPr="00A5746B">
              <w:rPr>
                <w:sz w:val="20"/>
                <w:szCs w:val="20"/>
              </w:rPr>
              <w:t>0,305</w:t>
            </w:r>
          </w:p>
        </w:tc>
        <w:tc>
          <w:tcPr>
            <w:tcW w:w="905" w:type="pct"/>
            <w:tcBorders>
              <w:right w:val="single" w:sz="4" w:space="0" w:color="auto"/>
            </w:tcBorders>
            <w:shd w:val="clear" w:color="auto" w:fill="auto"/>
            <w:vAlign w:val="center"/>
          </w:tcPr>
          <w:p w:rsidR="00D4116F" w:rsidRPr="00A5746B" w:rsidRDefault="00D4116F">
            <w:pPr>
              <w:jc w:val="center"/>
              <w:rPr>
                <w:sz w:val="20"/>
                <w:szCs w:val="20"/>
              </w:rPr>
            </w:pPr>
            <w:r w:rsidRPr="00A5746B">
              <w:rPr>
                <w:sz w:val="20"/>
                <w:szCs w:val="20"/>
              </w:rPr>
              <w:t>0,019</w:t>
            </w:r>
          </w:p>
        </w:tc>
        <w:tc>
          <w:tcPr>
            <w:tcW w:w="904" w:type="pct"/>
            <w:tcBorders>
              <w:right w:val="single" w:sz="4" w:space="0" w:color="auto"/>
            </w:tcBorders>
            <w:vAlign w:val="center"/>
          </w:tcPr>
          <w:p w:rsidR="00D4116F" w:rsidRPr="00A5746B" w:rsidRDefault="00D4116F">
            <w:pPr>
              <w:jc w:val="center"/>
              <w:rPr>
                <w:sz w:val="20"/>
                <w:szCs w:val="20"/>
              </w:rPr>
            </w:pPr>
            <w:r w:rsidRPr="00A5746B">
              <w:rPr>
                <w:sz w:val="20"/>
                <w:szCs w:val="20"/>
              </w:rPr>
              <w:t>0,150</w:t>
            </w:r>
          </w:p>
        </w:tc>
      </w:tr>
      <w:tr w:rsidR="00D4116F" w:rsidRPr="00A5746B" w:rsidTr="009F66B5">
        <w:trPr>
          <w:cantSplit/>
          <w:trHeight w:val="451"/>
        </w:trPr>
        <w:tc>
          <w:tcPr>
            <w:tcW w:w="343" w:type="pct"/>
            <w:vAlign w:val="center"/>
          </w:tcPr>
          <w:p w:rsidR="00D4116F" w:rsidRPr="00A5746B" w:rsidRDefault="00D4116F" w:rsidP="00D4116F">
            <w:pPr>
              <w:pStyle w:val="ab"/>
              <w:jc w:val="center"/>
              <w:rPr>
                <w:sz w:val="22"/>
                <w:szCs w:val="22"/>
              </w:rPr>
            </w:pPr>
            <w:r w:rsidRPr="00A5746B">
              <w:rPr>
                <w:sz w:val="22"/>
                <w:szCs w:val="22"/>
              </w:rPr>
              <w:t>11</w:t>
            </w:r>
          </w:p>
        </w:tc>
        <w:tc>
          <w:tcPr>
            <w:tcW w:w="1941" w:type="pct"/>
            <w:shd w:val="clear" w:color="auto" w:fill="auto"/>
            <w:vAlign w:val="center"/>
          </w:tcPr>
          <w:p w:rsidR="00D4116F" w:rsidRPr="00A5746B" w:rsidRDefault="00D4116F" w:rsidP="00D4116F">
            <w:pPr>
              <w:jc w:val="center"/>
              <w:rPr>
                <w:sz w:val="22"/>
              </w:rPr>
            </w:pPr>
            <w:r w:rsidRPr="00A5746B">
              <w:rPr>
                <w:sz w:val="22"/>
              </w:rPr>
              <w:t>Котельная (п. Яр, ул. Ворошилова, 10ж)</w:t>
            </w:r>
          </w:p>
        </w:tc>
        <w:tc>
          <w:tcPr>
            <w:tcW w:w="907" w:type="pct"/>
            <w:vAlign w:val="center"/>
          </w:tcPr>
          <w:p w:rsidR="00D4116F" w:rsidRPr="00A5746B" w:rsidRDefault="00D4116F">
            <w:pPr>
              <w:jc w:val="center"/>
              <w:rPr>
                <w:sz w:val="20"/>
                <w:szCs w:val="20"/>
              </w:rPr>
            </w:pPr>
            <w:r w:rsidRPr="00A5746B">
              <w:rPr>
                <w:sz w:val="20"/>
                <w:szCs w:val="20"/>
              </w:rPr>
              <w:t>1,172</w:t>
            </w:r>
          </w:p>
        </w:tc>
        <w:tc>
          <w:tcPr>
            <w:tcW w:w="905" w:type="pct"/>
            <w:tcBorders>
              <w:right w:val="single" w:sz="4" w:space="0" w:color="auto"/>
            </w:tcBorders>
            <w:shd w:val="clear" w:color="auto" w:fill="auto"/>
            <w:vAlign w:val="center"/>
          </w:tcPr>
          <w:p w:rsidR="00D4116F" w:rsidRPr="00A5746B" w:rsidRDefault="00D4116F">
            <w:pPr>
              <w:jc w:val="center"/>
              <w:rPr>
                <w:sz w:val="20"/>
                <w:szCs w:val="20"/>
              </w:rPr>
            </w:pPr>
            <w:r w:rsidRPr="00A5746B">
              <w:rPr>
                <w:sz w:val="20"/>
                <w:szCs w:val="20"/>
              </w:rPr>
              <w:t>0,156</w:t>
            </w:r>
          </w:p>
        </w:tc>
        <w:tc>
          <w:tcPr>
            <w:tcW w:w="904" w:type="pct"/>
            <w:tcBorders>
              <w:right w:val="single" w:sz="4" w:space="0" w:color="auto"/>
            </w:tcBorders>
            <w:vAlign w:val="center"/>
          </w:tcPr>
          <w:p w:rsidR="00D4116F" w:rsidRPr="00A5746B" w:rsidRDefault="00D4116F">
            <w:pPr>
              <w:jc w:val="center"/>
              <w:rPr>
                <w:sz w:val="20"/>
                <w:szCs w:val="20"/>
              </w:rPr>
            </w:pPr>
            <w:r w:rsidRPr="00A5746B">
              <w:rPr>
                <w:sz w:val="20"/>
                <w:szCs w:val="20"/>
              </w:rPr>
              <w:t>1,250</w:t>
            </w:r>
          </w:p>
        </w:tc>
      </w:tr>
      <w:tr w:rsidR="00D4116F" w:rsidRPr="00A5746B" w:rsidTr="009F66B5">
        <w:trPr>
          <w:cantSplit/>
          <w:trHeight w:val="451"/>
        </w:trPr>
        <w:tc>
          <w:tcPr>
            <w:tcW w:w="343" w:type="pct"/>
            <w:vAlign w:val="center"/>
          </w:tcPr>
          <w:p w:rsidR="00D4116F" w:rsidRPr="00A5746B" w:rsidRDefault="00D4116F" w:rsidP="00D4116F">
            <w:pPr>
              <w:pStyle w:val="ab"/>
              <w:jc w:val="center"/>
              <w:rPr>
                <w:sz w:val="22"/>
                <w:szCs w:val="22"/>
              </w:rPr>
            </w:pPr>
            <w:r w:rsidRPr="00A5746B">
              <w:rPr>
                <w:sz w:val="22"/>
                <w:szCs w:val="22"/>
              </w:rPr>
              <w:t>12</w:t>
            </w:r>
          </w:p>
        </w:tc>
        <w:tc>
          <w:tcPr>
            <w:tcW w:w="1941" w:type="pct"/>
            <w:shd w:val="clear" w:color="auto" w:fill="auto"/>
            <w:vAlign w:val="center"/>
          </w:tcPr>
          <w:p w:rsidR="00D4116F" w:rsidRPr="00A5746B" w:rsidRDefault="00D4116F" w:rsidP="00D4116F">
            <w:pPr>
              <w:jc w:val="center"/>
              <w:rPr>
                <w:sz w:val="22"/>
              </w:rPr>
            </w:pPr>
            <w:r w:rsidRPr="00A5746B">
              <w:rPr>
                <w:sz w:val="22"/>
              </w:rPr>
              <w:t>Котельная (д.Бармашур, ул. Сове</w:t>
            </w:r>
            <w:r w:rsidRPr="00A5746B">
              <w:rPr>
                <w:sz w:val="22"/>
              </w:rPr>
              <w:t>т</w:t>
            </w:r>
            <w:r w:rsidRPr="00A5746B">
              <w:rPr>
                <w:sz w:val="22"/>
              </w:rPr>
              <w:t>ская, 42а)</w:t>
            </w:r>
          </w:p>
        </w:tc>
        <w:tc>
          <w:tcPr>
            <w:tcW w:w="907" w:type="pct"/>
            <w:vAlign w:val="center"/>
          </w:tcPr>
          <w:p w:rsidR="00D4116F" w:rsidRPr="00A5746B" w:rsidRDefault="00D4116F">
            <w:pPr>
              <w:jc w:val="center"/>
              <w:rPr>
                <w:sz w:val="20"/>
                <w:szCs w:val="20"/>
              </w:rPr>
            </w:pPr>
            <w:r w:rsidRPr="00A5746B">
              <w:rPr>
                <w:sz w:val="20"/>
                <w:szCs w:val="20"/>
              </w:rPr>
              <w:t>0,254</w:t>
            </w:r>
          </w:p>
        </w:tc>
        <w:tc>
          <w:tcPr>
            <w:tcW w:w="905" w:type="pct"/>
            <w:tcBorders>
              <w:right w:val="single" w:sz="4" w:space="0" w:color="auto"/>
            </w:tcBorders>
            <w:shd w:val="clear" w:color="auto" w:fill="auto"/>
            <w:vAlign w:val="center"/>
          </w:tcPr>
          <w:p w:rsidR="00D4116F" w:rsidRPr="00A5746B" w:rsidRDefault="00D4116F">
            <w:pPr>
              <w:jc w:val="center"/>
              <w:rPr>
                <w:sz w:val="20"/>
                <w:szCs w:val="20"/>
              </w:rPr>
            </w:pPr>
            <w:r w:rsidRPr="00A5746B">
              <w:rPr>
                <w:sz w:val="20"/>
                <w:szCs w:val="20"/>
              </w:rPr>
              <w:t>0,024</w:t>
            </w:r>
          </w:p>
        </w:tc>
        <w:tc>
          <w:tcPr>
            <w:tcW w:w="904" w:type="pct"/>
            <w:tcBorders>
              <w:right w:val="single" w:sz="4" w:space="0" w:color="auto"/>
            </w:tcBorders>
            <w:vAlign w:val="center"/>
          </w:tcPr>
          <w:p w:rsidR="00D4116F" w:rsidRPr="00A5746B" w:rsidRDefault="00D4116F">
            <w:pPr>
              <w:jc w:val="center"/>
              <w:rPr>
                <w:sz w:val="20"/>
                <w:szCs w:val="20"/>
              </w:rPr>
            </w:pPr>
            <w:r w:rsidRPr="00A5746B">
              <w:rPr>
                <w:sz w:val="20"/>
                <w:szCs w:val="20"/>
              </w:rPr>
              <w:t>0,196</w:t>
            </w:r>
          </w:p>
        </w:tc>
      </w:tr>
      <w:tr w:rsidR="00D4116F" w:rsidRPr="00A5746B" w:rsidTr="009F66B5">
        <w:trPr>
          <w:cantSplit/>
          <w:trHeight w:val="451"/>
        </w:trPr>
        <w:tc>
          <w:tcPr>
            <w:tcW w:w="343" w:type="pct"/>
            <w:vAlign w:val="center"/>
          </w:tcPr>
          <w:p w:rsidR="00D4116F" w:rsidRPr="00A5746B" w:rsidRDefault="00D4116F" w:rsidP="00D4116F">
            <w:pPr>
              <w:pStyle w:val="ab"/>
              <w:jc w:val="center"/>
              <w:rPr>
                <w:sz w:val="22"/>
                <w:szCs w:val="22"/>
              </w:rPr>
            </w:pPr>
            <w:r w:rsidRPr="00A5746B">
              <w:rPr>
                <w:sz w:val="22"/>
                <w:szCs w:val="22"/>
              </w:rPr>
              <w:t>13</w:t>
            </w:r>
          </w:p>
        </w:tc>
        <w:tc>
          <w:tcPr>
            <w:tcW w:w="1941" w:type="pct"/>
            <w:shd w:val="clear" w:color="auto" w:fill="auto"/>
            <w:vAlign w:val="center"/>
          </w:tcPr>
          <w:p w:rsidR="00D4116F" w:rsidRPr="00A5746B" w:rsidRDefault="00D4116F" w:rsidP="00D4116F">
            <w:pPr>
              <w:jc w:val="center"/>
              <w:rPr>
                <w:sz w:val="22"/>
              </w:rPr>
            </w:pPr>
            <w:r w:rsidRPr="00A5746B">
              <w:rPr>
                <w:sz w:val="22"/>
              </w:rPr>
              <w:t>Котельная (п.Яр, ул. Вокзальная, 21Б)</w:t>
            </w:r>
          </w:p>
        </w:tc>
        <w:tc>
          <w:tcPr>
            <w:tcW w:w="907" w:type="pct"/>
            <w:vAlign w:val="center"/>
          </w:tcPr>
          <w:p w:rsidR="00D4116F" w:rsidRPr="00A5746B" w:rsidRDefault="00D4116F">
            <w:pPr>
              <w:jc w:val="center"/>
              <w:rPr>
                <w:sz w:val="20"/>
                <w:szCs w:val="20"/>
              </w:rPr>
            </w:pPr>
            <w:r w:rsidRPr="00A5746B">
              <w:rPr>
                <w:sz w:val="20"/>
                <w:szCs w:val="20"/>
              </w:rPr>
              <w:t>0,030</w:t>
            </w:r>
          </w:p>
        </w:tc>
        <w:tc>
          <w:tcPr>
            <w:tcW w:w="905" w:type="pct"/>
            <w:tcBorders>
              <w:right w:val="single" w:sz="4" w:space="0" w:color="auto"/>
            </w:tcBorders>
            <w:shd w:val="clear" w:color="auto" w:fill="auto"/>
            <w:vAlign w:val="center"/>
          </w:tcPr>
          <w:p w:rsidR="00D4116F" w:rsidRPr="00A5746B" w:rsidRDefault="00D4116F">
            <w:pPr>
              <w:jc w:val="center"/>
              <w:rPr>
                <w:sz w:val="20"/>
                <w:szCs w:val="20"/>
              </w:rPr>
            </w:pPr>
            <w:r w:rsidRPr="00A5746B">
              <w:rPr>
                <w:sz w:val="20"/>
                <w:szCs w:val="20"/>
              </w:rPr>
              <w:t>0,006</w:t>
            </w:r>
          </w:p>
        </w:tc>
        <w:tc>
          <w:tcPr>
            <w:tcW w:w="904" w:type="pct"/>
            <w:tcBorders>
              <w:right w:val="single" w:sz="4" w:space="0" w:color="auto"/>
            </w:tcBorders>
            <w:vAlign w:val="center"/>
          </w:tcPr>
          <w:p w:rsidR="00D4116F" w:rsidRPr="00A5746B" w:rsidRDefault="00D4116F">
            <w:pPr>
              <w:jc w:val="center"/>
              <w:rPr>
                <w:sz w:val="20"/>
                <w:szCs w:val="20"/>
              </w:rPr>
            </w:pPr>
            <w:r w:rsidRPr="00A5746B">
              <w:rPr>
                <w:sz w:val="20"/>
                <w:szCs w:val="20"/>
              </w:rPr>
              <w:t>0,045</w:t>
            </w:r>
          </w:p>
        </w:tc>
      </w:tr>
      <w:tr w:rsidR="00D4116F" w:rsidRPr="00A5746B" w:rsidTr="009F66B5">
        <w:trPr>
          <w:cantSplit/>
          <w:trHeight w:val="451"/>
        </w:trPr>
        <w:tc>
          <w:tcPr>
            <w:tcW w:w="343" w:type="pct"/>
            <w:vAlign w:val="center"/>
          </w:tcPr>
          <w:p w:rsidR="00D4116F" w:rsidRPr="00A5746B" w:rsidRDefault="00D4116F" w:rsidP="00D4116F">
            <w:pPr>
              <w:pStyle w:val="ab"/>
              <w:jc w:val="center"/>
              <w:rPr>
                <w:sz w:val="22"/>
                <w:szCs w:val="22"/>
              </w:rPr>
            </w:pPr>
            <w:r w:rsidRPr="00A5746B">
              <w:rPr>
                <w:sz w:val="22"/>
                <w:szCs w:val="22"/>
              </w:rPr>
              <w:t>14</w:t>
            </w:r>
          </w:p>
        </w:tc>
        <w:tc>
          <w:tcPr>
            <w:tcW w:w="1941" w:type="pct"/>
            <w:shd w:val="clear" w:color="auto" w:fill="auto"/>
            <w:vAlign w:val="center"/>
          </w:tcPr>
          <w:p w:rsidR="00D4116F" w:rsidRPr="00A5746B" w:rsidRDefault="00D4116F" w:rsidP="00D4116F">
            <w:pPr>
              <w:jc w:val="center"/>
              <w:rPr>
                <w:sz w:val="22"/>
              </w:rPr>
            </w:pPr>
            <w:r w:rsidRPr="00A5746B">
              <w:rPr>
                <w:sz w:val="22"/>
              </w:rPr>
              <w:t>Котельная (п.Яр, ул. Горького, 23)</w:t>
            </w:r>
          </w:p>
        </w:tc>
        <w:tc>
          <w:tcPr>
            <w:tcW w:w="907" w:type="pct"/>
            <w:vAlign w:val="center"/>
          </w:tcPr>
          <w:p w:rsidR="00D4116F" w:rsidRPr="00A5746B" w:rsidRDefault="00D4116F">
            <w:pPr>
              <w:jc w:val="center"/>
              <w:rPr>
                <w:sz w:val="20"/>
                <w:szCs w:val="20"/>
              </w:rPr>
            </w:pPr>
            <w:r w:rsidRPr="00A5746B">
              <w:rPr>
                <w:sz w:val="20"/>
                <w:szCs w:val="20"/>
              </w:rPr>
              <w:t>0,212</w:t>
            </w:r>
          </w:p>
        </w:tc>
        <w:tc>
          <w:tcPr>
            <w:tcW w:w="905" w:type="pct"/>
            <w:tcBorders>
              <w:right w:val="single" w:sz="4" w:space="0" w:color="auto"/>
            </w:tcBorders>
            <w:shd w:val="clear" w:color="auto" w:fill="auto"/>
            <w:vAlign w:val="center"/>
          </w:tcPr>
          <w:p w:rsidR="00D4116F" w:rsidRPr="00A5746B" w:rsidRDefault="00D4116F">
            <w:pPr>
              <w:jc w:val="center"/>
              <w:rPr>
                <w:sz w:val="20"/>
                <w:szCs w:val="20"/>
              </w:rPr>
            </w:pPr>
            <w:r w:rsidRPr="00A5746B">
              <w:rPr>
                <w:sz w:val="20"/>
                <w:szCs w:val="20"/>
              </w:rPr>
              <w:t>0,019</w:t>
            </w:r>
          </w:p>
        </w:tc>
        <w:tc>
          <w:tcPr>
            <w:tcW w:w="904" w:type="pct"/>
            <w:tcBorders>
              <w:right w:val="single" w:sz="4" w:space="0" w:color="auto"/>
            </w:tcBorders>
            <w:vAlign w:val="center"/>
          </w:tcPr>
          <w:p w:rsidR="00D4116F" w:rsidRPr="00A5746B" w:rsidRDefault="00D4116F">
            <w:pPr>
              <w:jc w:val="center"/>
              <w:rPr>
                <w:sz w:val="20"/>
                <w:szCs w:val="20"/>
              </w:rPr>
            </w:pPr>
            <w:r w:rsidRPr="00A5746B">
              <w:rPr>
                <w:sz w:val="20"/>
                <w:szCs w:val="20"/>
              </w:rPr>
              <w:t>0,154</w:t>
            </w:r>
          </w:p>
        </w:tc>
      </w:tr>
      <w:tr w:rsidR="00D4116F" w:rsidRPr="00A5746B" w:rsidTr="009F66B5">
        <w:trPr>
          <w:cantSplit/>
          <w:trHeight w:val="451"/>
        </w:trPr>
        <w:tc>
          <w:tcPr>
            <w:tcW w:w="343" w:type="pct"/>
            <w:vAlign w:val="center"/>
          </w:tcPr>
          <w:p w:rsidR="00D4116F" w:rsidRPr="00A5746B" w:rsidRDefault="00D4116F" w:rsidP="00D4116F">
            <w:pPr>
              <w:pStyle w:val="ab"/>
              <w:jc w:val="center"/>
              <w:rPr>
                <w:sz w:val="22"/>
                <w:szCs w:val="22"/>
              </w:rPr>
            </w:pPr>
            <w:r w:rsidRPr="00A5746B">
              <w:rPr>
                <w:sz w:val="22"/>
                <w:szCs w:val="22"/>
              </w:rPr>
              <w:t>15</w:t>
            </w:r>
          </w:p>
        </w:tc>
        <w:tc>
          <w:tcPr>
            <w:tcW w:w="1941" w:type="pct"/>
            <w:shd w:val="clear" w:color="auto" w:fill="auto"/>
            <w:vAlign w:val="center"/>
          </w:tcPr>
          <w:p w:rsidR="00D4116F" w:rsidRPr="00A5746B" w:rsidRDefault="00504481" w:rsidP="00D4116F">
            <w:pPr>
              <w:jc w:val="center"/>
              <w:rPr>
                <w:sz w:val="22"/>
              </w:rPr>
            </w:pPr>
            <w:r>
              <w:rPr>
                <w:sz w:val="22"/>
              </w:rPr>
              <w:t>Котельная</w:t>
            </w:r>
            <w:r w:rsidR="00D4116F" w:rsidRPr="00A5746B">
              <w:rPr>
                <w:sz w:val="22"/>
              </w:rPr>
              <w:t xml:space="preserve"> (с.Пудем, ул. Горького, 49а, А)</w:t>
            </w:r>
          </w:p>
        </w:tc>
        <w:tc>
          <w:tcPr>
            <w:tcW w:w="907" w:type="pct"/>
            <w:vAlign w:val="center"/>
          </w:tcPr>
          <w:p w:rsidR="00D4116F" w:rsidRPr="00A5746B" w:rsidRDefault="00D4116F">
            <w:pPr>
              <w:jc w:val="center"/>
              <w:rPr>
                <w:sz w:val="20"/>
                <w:szCs w:val="20"/>
              </w:rPr>
            </w:pPr>
            <w:r w:rsidRPr="00A5746B">
              <w:rPr>
                <w:sz w:val="20"/>
                <w:szCs w:val="20"/>
              </w:rPr>
              <w:t>0,163</w:t>
            </w:r>
          </w:p>
        </w:tc>
        <w:tc>
          <w:tcPr>
            <w:tcW w:w="905" w:type="pct"/>
            <w:tcBorders>
              <w:right w:val="single" w:sz="4" w:space="0" w:color="auto"/>
            </w:tcBorders>
            <w:shd w:val="clear" w:color="auto" w:fill="auto"/>
            <w:vAlign w:val="center"/>
          </w:tcPr>
          <w:p w:rsidR="00D4116F" w:rsidRPr="00A5746B" w:rsidRDefault="00D4116F">
            <w:pPr>
              <w:jc w:val="center"/>
              <w:rPr>
                <w:sz w:val="20"/>
                <w:szCs w:val="20"/>
              </w:rPr>
            </w:pPr>
            <w:r w:rsidRPr="00A5746B">
              <w:rPr>
                <w:sz w:val="20"/>
                <w:szCs w:val="20"/>
              </w:rPr>
              <w:t>0,015</w:t>
            </w:r>
          </w:p>
        </w:tc>
        <w:tc>
          <w:tcPr>
            <w:tcW w:w="904" w:type="pct"/>
            <w:tcBorders>
              <w:right w:val="single" w:sz="4" w:space="0" w:color="auto"/>
            </w:tcBorders>
            <w:vAlign w:val="center"/>
          </w:tcPr>
          <w:p w:rsidR="00D4116F" w:rsidRPr="00A5746B" w:rsidRDefault="00D4116F">
            <w:pPr>
              <w:jc w:val="center"/>
              <w:rPr>
                <w:sz w:val="20"/>
                <w:szCs w:val="20"/>
              </w:rPr>
            </w:pPr>
            <w:r w:rsidRPr="00A5746B">
              <w:rPr>
                <w:sz w:val="20"/>
                <w:szCs w:val="20"/>
              </w:rPr>
              <w:t>0,118</w:t>
            </w:r>
          </w:p>
        </w:tc>
      </w:tr>
      <w:tr w:rsidR="00D4116F" w:rsidRPr="00A5746B" w:rsidTr="009F66B5">
        <w:trPr>
          <w:cantSplit/>
          <w:trHeight w:val="451"/>
        </w:trPr>
        <w:tc>
          <w:tcPr>
            <w:tcW w:w="343" w:type="pct"/>
            <w:vAlign w:val="center"/>
          </w:tcPr>
          <w:p w:rsidR="00D4116F" w:rsidRPr="00A5746B" w:rsidRDefault="00D4116F" w:rsidP="00D4116F">
            <w:pPr>
              <w:pStyle w:val="ab"/>
              <w:jc w:val="center"/>
              <w:rPr>
                <w:sz w:val="22"/>
                <w:szCs w:val="22"/>
              </w:rPr>
            </w:pPr>
            <w:r w:rsidRPr="00A5746B">
              <w:rPr>
                <w:sz w:val="22"/>
                <w:szCs w:val="22"/>
              </w:rPr>
              <w:t>16</w:t>
            </w:r>
          </w:p>
        </w:tc>
        <w:tc>
          <w:tcPr>
            <w:tcW w:w="1941" w:type="pct"/>
            <w:shd w:val="clear" w:color="auto" w:fill="auto"/>
            <w:vAlign w:val="center"/>
          </w:tcPr>
          <w:p w:rsidR="00D4116F" w:rsidRPr="00A5746B" w:rsidRDefault="00D4116F" w:rsidP="00D4116F">
            <w:pPr>
              <w:jc w:val="center"/>
              <w:rPr>
                <w:sz w:val="22"/>
              </w:rPr>
            </w:pPr>
            <w:r w:rsidRPr="00A5746B">
              <w:rPr>
                <w:sz w:val="22"/>
              </w:rPr>
              <w:t>Котельная (с.Никольское, ул. Це</w:t>
            </w:r>
            <w:r w:rsidRPr="00A5746B">
              <w:rPr>
                <w:sz w:val="22"/>
              </w:rPr>
              <w:t>н</w:t>
            </w:r>
            <w:r w:rsidRPr="00A5746B">
              <w:rPr>
                <w:sz w:val="22"/>
              </w:rPr>
              <w:t>тральная, 4)</w:t>
            </w:r>
          </w:p>
        </w:tc>
        <w:tc>
          <w:tcPr>
            <w:tcW w:w="907" w:type="pct"/>
            <w:vAlign w:val="center"/>
          </w:tcPr>
          <w:p w:rsidR="00D4116F" w:rsidRPr="00A5746B" w:rsidRDefault="00D4116F">
            <w:pPr>
              <w:jc w:val="center"/>
              <w:rPr>
                <w:sz w:val="20"/>
                <w:szCs w:val="20"/>
              </w:rPr>
            </w:pPr>
            <w:r w:rsidRPr="00A5746B">
              <w:rPr>
                <w:sz w:val="20"/>
                <w:szCs w:val="20"/>
              </w:rPr>
              <w:t>0,135</w:t>
            </w:r>
          </w:p>
        </w:tc>
        <w:tc>
          <w:tcPr>
            <w:tcW w:w="905" w:type="pct"/>
            <w:tcBorders>
              <w:right w:val="single" w:sz="4" w:space="0" w:color="auto"/>
            </w:tcBorders>
            <w:shd w:val="clear" w:color="auto" w:fill="auto"/>
            <w:vAlign w:val="center"/>
          </w:tcPr>
          <w:p w:rsidR="00D4116F" w:rsidRPr="00A5746B" w:rsidRDefault="00D4116F">
            <w:pPr>
              <w:jc w:val="center"/>
              <w:rPr>
                <w:sz w:val="20"/>
                <w:szCs w:val="20"/>
              </w:rPr>
            </w:pPr>
            <w:r w:rsidRPr="00A5746B">
              <w:rPr>
                <w:sz w:val="20"/>
                <w:szCs w:val="20"/>
              </w:rPr>
              <w:t>0,016</w:t>
            </w:r>
          </w:p>
        </w:tc>
        <w:tc>
          <w:tcPr>
            <w:tcW w:w="904" w:type="pct"/>
            <w:tcBorders>
              <w:right w:val="single" w:sz="4" w:space="0" w:color="auto"/>
            </w:tcBorders>
            <w:vAlign w:val="center"/>
          </w:tcPr>
          <w:p w:rsidR="00D4116F" w:rsidRPr="00A5746B" w:rsidRDefault="00D4116F">
            <w:pPr>
              <w:jc w:val="center"/>
              <w:rPr>
                <w:sz w:val="20"/>
                <w:szCs w:val="20"/>
              </w:rPr>
            </w:pPr>
            <w:r w:rsidRPr="00A5746B">
              <w:rPr>
                <w:sz w:val="20"/>
                <w:szCs w:val="20"/>
              </w:rPr>
              <w:t>0,124</w:t>
            </w:r>
          </w:p>
        </w:tc>
      </w:tr>
      <w:tr w:rsidR="00D4116F" w:rsidRPr="00A5746B" w:rsidTr="009F66B5">
        <w:trPr>
          <w:cantSplit/>
          <w:trHeight w:val="451"/>
        </w:trPr>
        <w:tc>
          <w:tcPr>
            <w:tcW w:w="343" w:type="pct"/>
            <w:vAlign w:val="center"/>
          </w:tcPr>
          <w:p w:rsidR="00D4116F" w:rsidRPr="00A5746B" w:rsidRDefault="00D4116F" w:rsidP="00D4116F">
            <w:pPr>
              <w:pStyle w:val="ab"/>
              <w:jc w:val="center"/>
              <w:rPr>
                <w:sz w:val="22"/>
                <w:szCs w:val="22"/>
              </w:rPr>
            </w:pPr>
            <w:r w:rsidRPr="00A5746B">
              <w:rPr>
                <w:sz w:val="22"/>
                <w:szCs w:val="22"/>
              </w:rPr>
              <w:lastRenderedPageBreak/>
              <w:t>17</w:t>
            </w:r>
          </w:p>
        </w:tc>
        <w:tc>
          <w:tcPr>
            <w:tcW w:w="1941" w:type="pct"/>
            <w:shd w:val="clear" w:color="auto" w:fill="auto"/>
            <w:vAlign w:val="center"/>
          </w:tcPr>
          <w:p w:rsidR="00D4116F" w:rsidRPr="00A5746B" w:rsidRDefault="00D4116F" w:rsidP="00D4116F">
            <w:pPr>
              <w:jc w:val="center"/>
              <w:rPr>
                <w:sz w:val="22"/>
              </w:rPr>
            </w:pPr>
            <w:r w:rsidRPr="00A5746B">
              <w:rPr>
                <w:sz w:val="22"/>
              </w:rPr>
              <w:t>Котельная (с.Елово, ул. Школьная, 11а)</w:t>
            </w:r>
          </w:p>
        </w:tc>
        <w:tc>
          <w:tcPr>
            <w:tcW w:w="907" w:type="pct"/>
            <w:vAlign w:val="center"/>
          </w:tcPr>
          <w:p w:rsidR="00D4116F" w:rsidRPr="00A5746B" w:rsidRDefault="00D4116F">
            <w:pPr>
              <w:jc w:val="center"/>
              <w:rPr>
                <w:sz w:val="20"/>
                <w:szCs w:val="20"/>
              </w:rPr>
            </w:pPr>
            <w:r w:rsidRPr="00A5746B">
              <w:rPr>
                <w:sz w:val="20"/>
                <w:szCs w:val="20"/>
              </w:rPr>
              <w:t>0,116</w:t>
            </w:r>
          </w:p>
        </w:tc>
        <w:tc>
          <w:tcPr>
            <w:tcW w:w="905" w:type="pct"/>
            <w:tcBorders>
              <w:right w:val="single" w:sz="4" w:space="0" w:color="auto"/>
            </w:tcBorders>
            <w:shd w:val="clear" w:color="auto" w:fill="auto"/>
            <w:vAlign w:val="center"/>
          </w:tcPr>
          <w:p w:rsidR="00D4116F" w:rsidRPr="00A5746B" w:rsidRDefault="00D4116F">
            <w:pPr>
              <w:jc w:val="center"/>
              <w:rPr>
                <w:sz w:val="20"/>
                <w:szCs w:val="20"/>
              </w:rPr>
            </w:pPr>
            <w:r w:rsidRPr="00A5746B">
              <w:rPr>
                <w:sz w:val="20"/>
                <w:szCs w:val="20"/>
              </w:rPr>
              <w:t>0,012</w:t>
            </w:r>
          </w:p>
        </w:tc>
        <w:tc>
          <w:tcPr>
            <w:tcW w:w="904" w:type="pct"/>
            <w:tcBorders>
              <w:right w:val="single" w:sz="4" w:space="0" w:color="auto"/>
            </w:tcBorders>
            <w:vAlign w:val="center"/>
          </w:tcPr>
          <w:p w:rsidR="00D4116F" w:rsidRPr="00A5746B" w:rsidRDefault="00D4116F">
            <w:pPr>
              <w:jc w:val="center"/>
              <w:rPr>
                <w:sz w:val="20"/>
                <w:szCs w:val="20"/>
              </w:rPr>
            </w:pPr>
            <w:r w:rsidRPr="00A5746B">
              <w:rPr>
                <w:sz w:val="20"/>
                <w:szCs w:val="20"/>
              </w:rPr>
              <w:t>0,096</w:t>
            </w:r>
          </w:p>
        </w:tc>
      </w:tr>
      <w:tr w:rsidR="00D4116F" w:rsidRPr="00A5746B" w:rsidTr="009F66B5">
        <w:trPr>
          <w:cantSplit/>
          <w:trHeight w:val="451"/>
        </w:trPr>
        <w:tc>
          <w:tcPr>
            <w:tcW w:w="343" w:type="pct"/>
            <w:vAlign w:val="center"/>
          </w:tcPr>
          <w:p w:rsidR="00D4116F" w:rsidRPr="00A5746B" w:rsidRDefault="00D4116F" w:rsidP="00D4116F">
            <w:pPr>
              <w:pStyle w:val="ab"/>
              <w:jc w:val="center"/>
              <w:rPr>
                <w:sz w:val="22"/>
                <w:szCs w:val="22"/>
              </w:rPr>
            </w:pPr>
            <w:r w:rsidRPr="00A5746B">
              <w:rPr>
                <w:sz w:val="22"/>
                <w:szCs w:val="22"/>
              </w:rPr>
              <w:t>18</w:t>
            </w:r>
          </w:p>
        </w:tc>
        <w:tc>
          <w:tcPr>
            <w:tcW w:w="1941" w:type="pct"/>
            <w:shd w:val="clear" w:color="auto" w:fill="auto"/>
            <w:vAlign w:val="center"/>
          </w:tcPr>
          <w:p w:rsidR="00D4116F" w:rsidRPr="00A5746B" w:rsidRDefault="00D4116F" w:rsidP="00D4116F">
            <w:pPr>
              <w:jc w:val="center"/>
              <w:rPr>
                <w:sz w:val="22"/>
              </w:rPr>
            </w:pPr>
            <w:r w:rsidRPr="00A5746B">
              <w:rPr>
                <w:sz w:val="22"/>
              </w:rPr>
              <w:t>Котельная (п.Яр, ул. Пролетарская, 14)</w:t>
            </w:r>
          </w:p>
        </w:tc>
        <w:tc>
          <w:tcPr>
            <w:tcW w:w="907" w:type="pct"/>
            <w:vAlign w:val="center"/>
          </w:tcPr>
          <w:p w:rsidR="00D4116F" w:rsidRPr="00A5746B" w:rsidRDefault="00D4116F">
            <w:pPr>
              <w:jc w:val="center"/>
              <w:rPr>
                <w:sz w:val="20"/>
                <w:szCs w:val="20"/>
              </w:rPr>
            </w:pPr>
            <w:r w:rsidRPr="00A5746B">
              <w:rPr>
                <w:sz w:val="20"/>
                <w:szCs w:val="20"/>
              </w:rPr>
              <w:t>0,041</w:t>
            </w:r>
          </w:p>
        </w:tc>
        <w:tc>
          <w:tcPr>
            <w:tcW w:w="905" w:type="pct"/>
            <w:tcBorders>
              <w:right w:val="single" w:sz="4" w:space="0" w:color="auto"/>
            </w:tcBorders>
            <w:shd w:val="clear" w:color="auto" w:fill="auto"/>
            <w:vAlign w:val="center"/>
          </w:tcPr>
          <w:p w:rsidR="00D4116F" w:rsidRPr="00A5746B" w:rsidRDefault="00D4116F">
            <w:pPr>
              <w:jc w:val="center"/>
              <w:rPr>
                <w:sz w:val="20"/>
                <w:szCs w:val="20"/>
              </w:rPr>
            </w:pPr>
            <w:r w:rsidRPr="00A5746B">
              <w:rPr>
                <w:sz w:val="20"/>
                <w:szCs w:val="20"/>
              </w:rPr>
              <w:t>0,006</w:t>
            </w:r>
          </w:p>
        </w:tc>
        <w:tc>
          <w:tcPr>
            <w:tcW w:w="904" w:type="pct"/>
            <w:tcBorders>
              <w:right w:val="single" w:sz="4" w:space="0" w:color="auto"/>
            </w:tcBorders>
            <w:vAlign w:val="center"/>
          </w:tcPr>
          <w:p w:rsidR="00D4116F" w:rsidRPr="00A5746B" w:rsidRDefault="00D4116F">
            <w:pPr>
              <w:jc w:val="center"/>
              <w:rPr>
                <w:sz w:val="20"/>
                <w:szCs w:val="20"/>
              </w:rPr>
            </w:pPr>
            <w:r w:rsidRPr="00A5746B">
              <w:rPr>
                <w:sz w:val="20"/>
                <w:szCs w:val="20"/>
              </w:rPr>
              <w:t>0,049</w:t>
            </w:r>
          </w:p>
        </w:tc>
      </w:tr>
      <w:tr w:rsidR="00D4116F" w:rsidRPr="00A5746B" w:rsidTr="009F66B5">
        <w:trPr>
          <w:cantSplit/>
          <w:trHeight w:val="451"/>
        </w:trPr>
        <w:tc>
          <w:tcPr>
            <w:tcW w:w="343" w:type="pct"/>
            <w:vAlign w:val="center"/>
          </w:tcPr>
          <w:p w:rsidR="00D4116F" w:rsidRPr="00A5746B" w:rsidRDefault="00D4116F" w:rsidP="00D4116F">
            <w:pPr>
              <w:pStyle w:val="ab"/>
              <w:jc w:val="center"/>
              <w:rPr>
                <w:sz w:val="22"/>
                <w:szCs w:val="22"/>
              </w:rPr>
            </w:pPr>
            <w:r w:rsidRPr="00A5746B">
              <w:rPr>
                <w:sz w:val="22"/>
                <w:szCs w:val="22"/>
              </w:rPr>
              <w:t>19</w:t>
            </w:r>
          </w:p>
        </w:tc>
        <w:tc>
          <w:tcPr>
            <w:tcW w:w="1941" w:type="pct"/>
            <w:shd w:val="clear" w:color="auto" w:fill="auto"/>
            <w:vAlign w:val="center"/>
          </w:tcPr>
          <w:p w:rsidR="00D4116F" w:rsidRPr="00A5746B" w:rsidRDefault="00D4116F" w:rsidP="00D4116F">
            <w:pPr>
              <w:jc w:val="center"/>
              <w:rPr>
                <w:sz w:val="22"/>
              </w:rPr>
            </w:pPr>
            <w:r w:rsidRPr="00A5746B">
              <w:rPr>
                <w:sz w:val="22"/>
              </w:rPr>
              <w:t>Котельная (п. Яр, пер. Яр-пост, 1-1а)</w:t>
            </w:r>
          </w:p>
        </w:tc>
        <w:tc>
          <w:tcPr>
            <w:tcW w:w="907" w:type="pct"/>
            <w:vAlign w:val="center"/>
          </w:tcPr>
          <w:p w:rsidR="00D4116F" w:rsidRPr="00A5746B" w:rsidRDefault="00D4116F">
            <w:pPr>
              <w:jc w:val="center"/>
              <w:rPr>
                <w:sz w:val="20"/>
                <w:szCs w:val="20"/>
              </w:rPr>
            </w:pPr>
            <w:r w:rsidRPr="00A5746B">
              <w:rPr>
                <w:sz w:val="20"/>
                <w:szCs w:val="20"/>
              </w:rPr>
              <w:t>0,65</w:t>
            </w:r>
          </w:p>
        </w:tc>
        <w:tc>
          <w:tcPr>
            <w:tcW w:w="905" w:type="pct"/>
            <w:tcBorders>
              <w:right w:val="single" w:sz="4" w:space="0" w:color="auto"/>
            </w:tcBorders>
            <w:shd w:val="clear" w:color="auto" w:fill="auto"/>
            <w:vAlign w:val="center"/>
          </w:tcPr>
          <w:p w:rsidR="00D4116F" w:rsidRPr="00A5746B" w:rsidRDefault="00D4116F">
            <w:pPr>
              <w:jc w:val="center"/>
              <w:rPr>
                <w:sz w:val="20"/>
                <w:szCs w:val="20"/>
              </w:rPr>
            </w:pPr>
            <w:r w:rsidRPr="00A5746B">
              <w:rPr>
                <w:sz w:val="20"/>
                <w:szCs w:val="20"/>
              </w:rPr>
              <w:t>0,123</w:t>
            </w:r>
          </w:p>
        </w:tc>
        <w:tc>
          <w:tcPr>
            <w:tcW w:w="904" w:type="pct"/>
            <w:tcBorders>
              <w:right w:val="single" w:sz="4" w:space="0" w:color="auto"/>
            </w:tcBorders>
            <w:vAlign w:val="center"/>
          </w:tcPr>
          <w:p w:rsidR="00D4116F" w:rsidRPr="00A5746B" w:rsidRDefault="00D4116F">
            <w:pPr>
              <w:jc w:val="center"/>
              <w:rPr>
                <w:sz w:val="20"/>
                <w:szCs w:val="20"/>
              </w:rPr>
            </w:pPr>
            <w:r w:rsidRPr="00A5746B">
              <w:rPr>
                <w:sz w:val="20"/>
                <w:szCs w:val="20"/>
              </w:rPr>
              <w:t>0,983</w:t>
            </w:r>
          </w:p>
        </w:tc>
      </w:tr>
    </w:tbl>
    <w:p w:rsidR="001D6DAB" w:rsidRPr="00A5746B" w:rsidRDefault="001D6DAB"/>
    <w:p w:rsidR="00EA0D24" w:rsidRPr="00A5746B" w:rsidRDefault="00145BBA" w:rsidP="0006129B">
      <w:pPr>
        <w:pStyle w:val="30"/>
        <w:spacing w:line="240" w:lineRule="auto"/>
      </w:pPr>
      <w:bookmarkStart w:id="88" w:name="_Toc121588458"/>
      <w:r w:rsidRPr="00A5746B">
        <w:t xml:space="preserve">7.3 </w:t>
      </w:r>
      <w:r w:rsidR="00EA0D24" w:rsidRPr="00A5746B">
        <w:t>Изменения, произошедшие в балансах водоподготовительных установок исто</w:t>
      </w:r>
      <w:r w:rsidR="00EA0D24" w:rsidRPr="00A5746B">
        <w:t>ч</w:t>
      </w:r>
      <w:r w:rsidR="00EA0D24" w:rsidRPr="00A5746B">
        <w:t xml:space="preserve">ников тепловой энергии </w:t>
      </w:r>
      <w:r w:rsidR="00EF4F5F" w:rsidRPr="00A5746B">
        <w:t>округа</w:t>
      </w:r>
      <w:r w:rsidR="00EA0D24" w:rsidRPr="00A5746B">
        <w:t xml:space="preserve"> за период, </w:t>
      </w:r>
      <w:r w:rsidR="00042A16" w:rsidRPr="00A5746B">
        <w:t>предшествующий разработке (актуализации) схемы теплоснабжения</w:t>
      </w:r>
      <w:bookmarkEnd w:id="86"/>
      <w:bookmarkEnd w:id="88"/>
    </w:p>
    <w:p w:rsidR="00A81EE8" w:rsidRPr="00A5746B" w:rsidRDefault="00A81EE8" w:rsidP="00A81EE8">
      <w:pPr>
        <w:ind w:firstLine="567"/>
      </w:pPr>
      <w:r w:rsidRPr="00A5746B">
        <w:t>На основании полученных данных были актуализированы сведения по балансам теплон</w:t>
      </w:r>
      <w:r w:rsidRPr="00A5746B">
        <w:t>о</w:t>
      </w:r>
      <w:r w:rsidRPr="00A5746B">
        <w:t xml:space="preserve">сителя в зоне действия источника теплоснабжения по состоянию на 2022 г. </w:t>
      </w:r>
    </w:p>
    <w:p w:rsidR="00A81EE8" w:rsidRPr="00A5746B" w:rsidRDefault="00A81EE8" w:rsidP="0006129B">
      <w:pPr>
        <w:widowControl w:val="0"/>
        <w:tabs>
          <w:tab w:val="left" w:pos="4245"/>
        </w:tabs>
        <w:adjustRightInd w:val="0"/>
        <w:ind w:firstLine="720"/>
        <w:textAlignment w:val="baseline"/>
        <w:rPr>
          <w:szCs w:val="24"/>
        </w:rPr>
      </w:pPr>
    </w:p>
    <w:p w:rsidR="008F7ED6" w:rsidRPr="00A5746B" w:rsidRDefault="008F7ED6" w:rsidP="0006129B">
      <w:pPr>
        <w:ind w:firstLine="567"/>
        <w:rPr>
          <w:szCs w:val="24"/>
        </w:rPr>
        <w:sectPr w:rsidR="008F7ED6" w:rsidRPr="00A5746B" w:rsidSect="003B765F">
          <w:pgSz w:w="11906" w:h="16838"/>
          <w:pgMar w:top="1134" w:right="851" w:bottom="1134" w:left="1134" w:header="708" w:footer="708" w:gutter="0"/>
          <w:cols w:space="708"/>
          <w:docGrid w:linePitch="360"/>
        </w:sectPr>
      </w:pPr>
    </w:p>
    <w:p w:rsidR="003A5836" w:rsidRPr="00A5746B" w:rsidRDefault="003A5836" w:rsidP="0006129B">
      <w:pPr>
        <w:pStyle w:val="21"/>
        <w:spacing w:line="240" w:lineRule="auto"/>
      </w:pPr>
      <w:bookmarkStart w:id="89" w:name="_Toc121588459"/>
      <w:r w:rsidRPr="00A5746B">
        <w:lastRenderedPageBreak/>
        <w:t xml:space="preserve">Часть 8 </w:t>
      </w:r>
      <w:bookmarkEnd w:id="87"/>
      <w:r w:rsidR="005E5DE4" w:rsidRPr="00A5746B">
        <w:t>Топливные балансы источников тепловой энергии и система обеспечения топливом</w:t>
      </w:r>
      <w:bookmarkEnd w:id="89"/>
    </w:p>
    <w:p w:rsidR="00AB0258" w:rsidRPr="00A5746B" w:rsidRDefault="00145BBA" w:rsidP="0006129B">
      <w:pPr>
        <w:pStyle w:val="30"/>
        <w:spacing w:line="240" w:lineRule="auto"/>
        <w:rPr>
          <w:lang w:eastAsia="ru-RU"/>
        </w:rPr>
      </w:pPr>
      <w:bookmarkStart w:id="90" w:name="_Toc121588460"/>
      <w:r w:rsidRPr="00A5746B">
        <w:rPr>
          <w:lang w:eastAsia="ru-RU"/>
        </w:rPr>
        <w:t>8.1</w:t>
      </w:r>
      <w:r w:rsidR="00AB0258" w:rsidRPr="00A5746B">
        <w:rPr>
          <w:lang w:eastAsia="ru-RU"/>
        </w:rPr>
        <w:t xml:space="preserve"> </w:t>
      </w:r>
      <w:r w:rsidRPr="00A5746B">
        <w:rPr>
          <w:lang w:eastAsia="ru-RU"/>
        </w:rPr>
        <w:t>О</w:t>
      </w:r>
      <w:r w:rsidR="005E5DE4" w:rsidRPr="00A5746B">
        <w:rPr>
          <w:lang w:eastAsia="ru-RU"/>
        </w:rPr>
        <w:t>писание видов и количества используемого основного топлива для каждого и</w:t>
      </w:r>
      <w:r w:rsidR="005E5DE4" w:rsidRPr="00A5746B">
        <w:rPr>
          <w:lang w:eastAsia="ru-RU"/>
        </w:rPr>
        <w:t>с</w:t>
      </w:r>
      <w:r w:rsidR="005E5DE4" w:rsidRPr="00A5746B">
        <w:rPr>
          <w:lang w:eastAsia="ru-RU"/>
        </w:rPr>
        <w:t>точника тепловой энергии</w:t>
      </w:r>
      <w:bookmarkEnd w:id="90"/>
    </w:p>
    <w:p w:rsidR="00010A90" w:rsidRPr="00A5746B" w:rsidRDefault="00D659B8" w:rsidP="0006129B">
      <w:pPr>
        <w:pStyle w:val="Affb"/>
        <w:rPr>
          <w:rFonts w:eastAsia="Times New Roman"/>
          <w:szCs w:val="24"/>
          <w:lang w:eastAsia="ru-RU"/>
        </w:rPr>
      </w:pPr>
      <w:r w:rsidRPr="00A5746B">
        <w:t xml:space="preserve">В настоящее время </w:t>
      </w:r>
      <w:r w:rsidR="00070E4F" w:rsidRPr="00A5746B">
        <w:t xml:space="preserve">на территории </w:t>
      </w:r>
      <w:r w:rsidR="00EF4F5F" w:rsidRPr="00A5746B">
        <w:t>округа</w:t>
      </w:r>
      <w:r w:rsidR="003F3107" w:rsidRPr="00A5746B">
        <w:t xml:space="preserve"> </w:t>
      </w:r>
      <w:r w:rsidR="00A26189" w:rsidRPr="00A5746B">
        <w:t xml:space="preserve">действует </w:t>
      </w:r>
      <w:r w:rsidR="00D439F6" w:rsidRPr="00A5746B">
        <w:t>девятнадцать источников</w:t>
      </w:r>
      <w:r w:rsidR="00D4116F" w:rsidRPr="00A5746B">
        <w:t xml:space="preserve"> </w:t>
      </w:r>
      <w:r w:rsidR="002E6EC9" w:rsidRPr="00A5746B">
        <w:t>централиз</w:t>
      </w:r>
      <w:r w:rsidR="002E6EC9" w:rsidRPr="00A5746B">
        <w:t>о</w:t>
      </w:r>
      <w:r w:rsidR="002E6EC9" w:rsidRPr="00A5746B">
        <w:t>ванного теплоснабжения</w:t>
      </w:r>
      <w:r w:rsidR="008C4EE1" w:rsidRPr="00A5746B">
        <w:t>.</w:t>
      </w:r>
      <w:r w:rsidR="006C495F" w:rsidRPr="00A5746B">
        <w:t xml:space="preserve"> </w:t>
      </w:r>
      <w:r w:rsidR="0008152C" w:rsidRPr="00A5746B">
        <w:t xml:space="preserve">В качестве основного вида топлива </w:t>
      </w:r>
      <w:r w:rsidR="00A935BB" w:rsidRPr="00A5746B">
        <w:t>н</w:t>
      </w:r>
      <w:r w:rsidR="00B94F28" w:rsidRPr="00A5746B">
        <w:t xml:space="preserve">а котельных </w:t>
      </w:r>
      <w:r w:rsidR="0008152C" w:rsidRPr="00A5746B">
        <w:t>используется пр</w:t>
      </w:r>
      <w:r w:rsidR="0008152C" w:rsidRPr="00A5746B">
        <w:t>и</w:t>
      </w:r>
      <w:r w:rsidR="0008152C" w:rsidRPr="00A5746B">
        <w:t>родный газ</w:t>
      </w:r>
      <w:r w:rsidR="00A935BB" w:rsidRPr="00A5746B">
        <w:t xml:space="preserve"> и твердое топливо (дрова, уголь, пеллеты)</w:t>
      </w:r>
      <w:r w:rsidR="008044FB" w:rsidRPr="00A5746B">
        <w:t xml:space="preserve">. </w:t>
      </w:r>
      <w:r w:rsidR="00010A90" w:rsidRPr="00A5746B">
        <w:rPr>
          <w:rFonts w:eastAsia="Times New Roman"/>
          <w:szCs w:val="24"/>
          <w:lang w:eastAsia="ru-RU"/>
        </w:rPr>
        <w:t xml:space="preserve">Сведения о потреблении котельно-печного топлива приведены в таблице </w:t>
      </w:r>
      <w:r w:rsidR="00A5746B">
        <w:rPr>
          <w:rFonts w:eastAsia="Times New Roman"/>
          <w:szCs w:val="24"/>
          <w:lang w:eastAsia="ru-RU"/>
        </w:rPr>
        <w:t>27</w:t>
      </w:r>
      <w:r w:rsidR="00010A90" w:rsidRPr="00A5746B">
        <w:rPr>
          <w:rFonts w:eastAsia="Times New Roman"/>
          <w:szCs w:val="24"/>
          <w:lang w:eastAsia="ru-RU"/>
        </w:rPr>
        <w:t>.</w:t>
      </w:r>
    </w:p>
    <w:p w:rsidR="007F4555" w:rsidRPr="00A5746B" w:rsidRDefault="007F4555" w:rsidP="0006129B">
      <w:pPr>
        <w:pStyle w:val="Affb"/>
        <w:rPr>
          <w:sz w:val="20"/>
        </w:rPr>
      </w:pPr>
    </w:p>
    <w:p w:rsidR="007F4555" w:rsidRPr="00A5746B" w:rsidRDefault="007F4555" w:rsidP="0006129B">
      <w:pPr>
        <w:pStyle w:val="aff9"/>
        <w:spacing w:line="240" w:lineRule="auto"/>
      </w:pPr>
      <w:r w:rsidRPr="00A5746B">
        <w:t xml:space="preserve">Таблица </w:t>
      </w:r>
      <w:r w:rsidR="008A3CE6" w:rsidRPr="00A5746B">
        <w:fldChar w:fldCharType="begin"/>
      </w:r>
      <w:r w:rsidR="006972A4" w:rsidRPr="00A5746B">
        <w:instrText xml:space="preserve"> SEQ Таблица \* ARABIC </w:instrText>
      </w:r>
      <w:r w:rsidR="008A3CE6" w:rsidRPr="00A5746B">
        <w:fldChar w:fldCharType="separate"/>
      </w:r>
      <w:r w:rsidR="00A5746B" w:rsidRPr="00A5746B">
        <w:rPr>
          <w:noProof/>
        </w:rPr>
        <w:t>27</w:t>
      </w:r>
      <w:r w:rsidR="008A3CE6" w:rsidRPr="00A5746B">
        <w:rPr>
          <w:noProof/>
        </w:rPr>
        <w:fldChar w:fldCharType="end"/>
      </w:r>
      <w:r w:rsidRPr="00A5746B">
        <w:t xml:space="preserve"> - Описание видов и количества топлива</w:t>
      </w:r>
    </w:p>
    <w:tbl>
      <w:tblPr>
        <w:tblW w:w="497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2"/>
        <w:gridCol w:w="3529"/>
        <w:gridCol w:w="1405"/>
        <w:gridCol w:w="2836"/>
        <w:gridCol w:w="1606"/>
      </w:tblGrid>
      <w:tr w:rsidR="00D4116F" w:rsidRPr="00A5746B" w:rsidTr="006469FF">
        <w:trPr>
          <w:cantSplit/>
          <w:tblHeader/>
        </w:trPr>
        <w:tc>
          <w:tcPr>
            <w:tcW w:w="348" w:type="pct"/>
            <w:vMerge w:val="restart"/>
            <w:vAlign w:val="center"/>
          </w:tcPr>
          <w:p w:rsidR="00D4116F" w:rsidRPr="00A5746B" w:rsidRDefault="00D4116F" w:rsidP="004E3A49">
            <w:pPr>
              <w:pStyle w:val="Affb"/>
              <w:ind w:firstLine="0"/>
              <w:jc w:val="center"/>
              <w:rPr>
                <w:sz w:val="22"/>
                <w:szCs w:val="22"/>
              </w:rPr>
            </w:pPr>
            <w:r w:rsidRPr="00A5746B">
              <w:rPr>
                <w:sz w:val="22"/>
                <w:szCs w:val="22"/>
              </w:rPr>
              <w:t>№ п/п</w:t>
            </w:r>
          </w:p>
        </w:tc>
        <w:tc>
          <w:tcPr>
            <w:tcW w:w="1751" w:type="pct"/>
            <w:vMerge w:val="restart"/>
            <w:shd w:val="clear" w:color="auto" w:fill="auto"/>
            <w:vAlign w:val="center"/>
          </w:tcPr>
          <w:p w:rsidR="00D4116F" w:rsidRPr="00A5746B" w:rsidRDefault="00D4116F" w:rsidP="006469FF">
            <w:pPr>
              <w:pStyle w:val="Affb"/>
              <w:ind w:firstLine="0"/>
              <w:jc w:val="center"/>
              <w:rPr>
                <w:sz w:val="22"/>
                <w:szCs w:val="22"/>
              </w:rPr>
            </w:pPr>
            <w:r w:rsidRPr="00A5746B">
              <w:rPr>
                <w:sz w:val="22"/>
                <w:szCs w:val="22"/>
              </w:rPr>
              <w:t>Источник тепла</w:t>
            </w:r>
          </w:p>
        </w:tc>
        <w:tc>
          <w:tcPr>
            <w:tcW w:w="697" w:type="pct"/>
            <w:vMerge w:val="restart"/>
            <w:shd w:val="clear" w:color="auto" w:fill="auto"/>
            <w:vAlign w:val="center"/>
          </w:tcPr>
          <w:p w:rsidR="00D4116F" w:rsidRPr="00A5746B" w:rsidRDefault="00D4116F" w:rsidP="006469FF">
            <w:pPr>
              <w:pStyle w:val="Affb"/>
              <w:ind w:firstLine="0"/>
              <w:jc w:val="center"/>
              <w:rPr>
                <w:sz w:val="22"/>
                <w:szCs w:val="22"/>
              </w:rPr>
            </w:pPr>
            <w:r w:rsidRPr="00A5746B">
              <w:rPr>
                <w:sz w:val="22"/>
                <w:szCs w:val="22"/>
              </w:rPr>
              <w:t>Вид топлива</w:t>
            </w:r>
          </w:p>
        </w:tc>
        <w:tc>
          <w:tcPr>
            <w:tcW w:w="2204" w:type="pct"/>
            <w:gridSpan w:val="2"/>
          </w:tcPr>
          <w:p w:rsidR="00D4116F" w:rsidRPr="00A5746B" w:rsidRDefault="00D4116F" w:rsidP="004E3A49">
            <w:pPr>
              <w:pStyle w:val="Affb"/>
              <w:ind w:firstLine="0"/>
              <w:jc w:val="center"/>
              <w:rPr>
                <w:sz w:val="22"/>
                <w:szCs w:val="22"/>
              </w:rPr>
            </w:pPr>
            <w:r w:rsidRPr="00A5746B">
              <w:rPr>
                <w:sz w:val="22"/>
                <w:szCs w:val="22"/>
              </w:rPr>
              <w:t>2021 г.</w:t>
            </w:r>
          </w:p>
        </w:tc>
      </w:tr>
      <w:tr w:rsidR="00D4116F" w:rsidRPr="00A5746B" w:rsidTr="006469FF">
        <w:trPr>
          <w:cantSplit/>
          <w:tblHeader/>
        </w:trPr>
        <w:tc>
          <w:tcPr>
            <w:tcW w:w="348" w:type="pct"/>
            <w:vMerge/>
            <w:vAlign w:val="center"/>
          </w:tcPr>
          <w:p w:rsidR="00D4116F" w:rsidRPr="00A5746B" w:rsidRDefault="00D4116F" w:rsidP="004E3A49">
            <w:pPr>
              <w:pStyle w:val="Affb"/>
              <w:ind w:firstLine="0"/>
              <w:jc w:val="center"/>
              <w:rPr>
                <w:sz w:val="22"/>
                <w:szCs w:val="22"/>
              </w:rPr>
            </w:pPr>
          </w:p>
        </w:tc>
        <w:tc>
          <w:tcPr>
            <w:tcW w:w="1751" w:type="pct"/>
            <w:vMerge/>
            <w:shd w:val="clear" w:color="auto" w:fill="auto"/>
            <w:vAlign w:val="center"/>
          </w:tcPr>
          <w:p w:rsidR="00D4116F" w:rsidRPr="00A5746B" w:rsidRDefault="00D4116F" w:rsidP="004E3A49">
            <w:pPr>
              <w:pStyle w:val="Affb"/>
              <w:ind w:firstLine="0"/>
              <w:jc w:val="left"/>
              <w:rPr>
                <w:sz w:val="22"/>
                <w:szCs w:val="22"/>
              </w:rPr>
            </w:pPr>
          </w:p>
        </w:tc>
        <w:tc>
          <w:tcPr>
            <w:tcW w:w="697" w:type="pct"/>
            <w:vMerge/>
            <w:shd w:val="clear" w:color="auto" w:fill="auto"/>
            <w:vAlign w:val="center"/>
          </w:tcPr>
          <w:p w:rsidR="00D4116F" w:rsidRPr="00A5746B" w:rsidRDefault="00D4116F" w:rsidP="004E3A49">
            <w:pPr>
              <w:pStyle w:val="Affb"/>
              <w:ind w:firstLine="0"/>
              <w:rPr>
                <w:sz w:val="22"/>
                <w:szCs w:val="22"/>
              </w:rPr>
            </w:pPr>
          </w:p>
        </w:tc>
        <w:tc>
          <w:tcPr>
            <w:tcW w:w="1407" w:type="pct"/>
          </w:tcPr>
          <w:p w:rsidR="00D4116F" w:rsidRPr="00A5746B" w:rsidRDefault="00D4116F" w:rsidP="004E3A49">
            <w:pPr>
              <w:pStyle w:val="Affb"/>
              <w:ind w:firstLine="0"/>
              <w:jc w:val="center"/>
              <w:rPr>
                <w:sz w:val="22"/>
                <w:szCs w:val="22"/>
              </w:rPr>
            </w:pPr>
            <w:r w:rsidRPr="00A5746B">
              <w:rPr>
                <w:sz w:val="22"/>
                <w:szCs w:val="22"/>
              </w:rPr>
              <w:t>Расход натурального то</w:t>
            </w:r>
            <w:r w:rsidRPr="00A5746B">
              <w:rPr>
                <w:sz w:val="22"/>
                <w:szCs w:val="22"/>
              </w:rPr>
              <w:t>п</w:t>
            </w:r>
            <w:r w:rsidRPr="00A5746B">
              <w:rPr>
                <w:sz w:val="22"/>
                <w:szCs w:val="22"/>
              </w:rPr>
              <w:t xml:space="preserve">лива (уголь – тн, </w:t>
            </w:r>
          </w:p>
          <w:p w:rsidR="00D4116F" w:rsidRPr="00A5746B" w:rsidRDefault="00D4116F" w:rsidP="004E3A49">
            <w:pPr>
              <w:pStyle w:val="Affb"/>
              <w:ind w:firstLine="0"/>
              <w:jc w:val="center"/>
              <w:rPr>
                <w:sz w:val="22"/>
                <w:szCs w:val="22"/>
              </w:rPr>
            </w:pPr>
            <w:r w:rsidRPr="00A5746B">
              <w:rPr>
                <w:sz w:val="22"/>
                <w:szCs w:val="22"/>
              </w:rPr>
              <w:t xml:space="preserve">пеллеты – куб. м; </w:t>
            </w:r>
          </w:p>
          <w:p w:rsidR="00D4116F" w:rsidRPr="00A5746B" w:rsidRDefault="00D4116F" w:rsidP="004E3A49">
            <w:pPr>
              <w:pStyle w:val="Affb"/>
              <w:ind w:firstLine="0"/>
              <w:jc w:val="center"/>
              <w:rPr>
                <w:sz w:val="22"/>
                <w:szCs w:val="22"/>
              </w:rPr>
            </w:pPr>
            <w:r w:rsidRPr="00A5746B">
              <w:rPr>
                <w:sz w:val="22"/>
                <w:szCs w:val="22"/>
              </w:rPr>
              <w:t>природный газ – тыс.куб.м)</w:t>
            </w:r>
          </w:p>
        </w:tc>
        <w:tc>
          <w:tcPr>
            <w:tcW w:w="797" w:type="pct"/>
            <w:vAlign w:val="center"/>
          </w:tcPr>
          <w:p w:rsidR="00D4116F" w:rsidRPr="00A5746B" w:rsidRDefault="00D4116F" w:rsidP="004E3A49">
            <w:pPr>
              <w:pStyle w:val="Affb"/>
              <w:ind w:firstLine="0"/>
              <w:jc w:val="center"/>
              <w:rPr>
                <w:sz w:val="22"/>
                <w:szCs w:val="22"/>
              </w:rPr>
            </w:pPr>
            <w:r w:rsidRPr="00A5746B">
              <w:rPr>
                <w:sz w:val="22"/>
                <w:szCs w:val="22"/>
              </w:rPr>
              <w:t>Расход усло</w:t>
            </w:r>
            <w:r w:rsidRPr="00A5746B">
              <w:rPr>
                <w:sz w:val="22"/>
                <w:szCs w:val="22"/>
              </w:rPr>
              <w:t>в</w:t>
            </w:r>
            <w:r w:rsidRPr="00A5746B">
              <w:rPr>
                <w:sz w:val="22"/>
                <w:szCs w:val="22"/>
              </w:rPr>
              <w:t xml:space="preserve">ного топлива, </w:t>
            </w:r>
          </w:p>
          <w:p w:rsidR="00D4116F" w:rsidRPr="00A5746B" w:rsidRDefault="00D4116F" w:rsidP="004E3A49">
            <w:pPr>
              <w:pStyle w:val="Affb"/>
              <w:ind w:firstLine="0"/>
              <w:jc w:val="center"/>
              <w:rPr>
                <w:sz w:val="22"/>
                <w:szCs w:val="22"/>
              </w:rPr>
            </w:pPr>
            <w:r w:rsidRPr="00A5746B">
              <w:rPr>
                <w:sz w:val="22"/>
                <w:szCs w:val="22"/>
              </w:rPr>
              <w:t>т у.т.</w:t>
            </w:r>
          </w:p>
        </w:tc>
      </w:tr>
      <w:tr w:rsidR="00D4116F" w:rsidRPr="00A5746B" w:rsidTr="006469FF">
        <w:trPr>
          <w:cantSplit/>
        </w:trPr>
        <w:tc>
          <w:tcPr>
            <w:tcW w:w="348" w:type="pct"/>
            <w:vAlign w:val="center"/>
          </w:tcPr>
          <w:p w:rsidR="00D4116F" w:rsidRPr="00A5746B" w:rsidRDefault="00D4116F" w:rsidP="00D4116F">
            <w:pPr>
              <w:pStyle w:val="ab"/>
              <w:jc w:val="center"/>
              <w:rPr>
                <w:sz w:val="22"/>
                <w:szCs w:val="22"/>
              </w:rPr>
            </w:pPr>
            <w:r w:rsidRPr="00A5746B">
              <w:rPr>
                <w:sz w:val="22"/>
                <w:szCs w:val="22"/>
              </w:rPr>
              <w:t>1</w:t>
            </w:r>
          </w:p>
        </w:tc>
        <w:tc>
          <w:tcPr>
            <w:tcW w:w="1751" w:type="pct"/>
            <w:shd w:val="clear" w:color="auto" w:fill="auto"/>
            <w:vAlign w:val="center"/>
          </w:tcPr>
          <w:p w:rsidR="00D4116F" w:rsidRPr="00A5746B" w:rsidRDefault="00D4116F" w:rsidP="00D4116F">
            <w:pPr>
              <w:jc w:val="center"/>
              <w:rPr>
                <w:sz w:val="22"/>
              </w:rPr>
            </w:pPr>
            <w:r w:rsidRPr="00A5746B">
              <w:rPr>
                <w:sz w:val="22"/>
              </w:rPr>
              <w:t>Котельная (п. Яр, ул. Школьная, 6а)</w:t>
            </w:r>
          </w:p>
        </w:tc>
        <w:tc>
          <w:tcPr>
            <w:tcW w:w="697" w:type="pct"/>
            <w:shd w:val="clear" w:color="auto" w:fill="auto"/>
            <w:vAlign w:val="center"/>
          </w:tcPr>
          <w:p w:rsidR="00D4116F" w:rsidRPr="00A5746B" w:rsidRDefault="00D4116F">
            <w:pPr>
              <w:jc w:val="center"/>
              <w:rPr>
                <w:sz w:val="22"/>
                <w:szCs w:val="24"/>
              </w:rPr>
            </w:pPr>
            <w:r w:rsidRPr="00A5746B">
              <w:rPr>
                <w:sz w:val="22"/>
              </w:rPr>
              <w:t>газ</w:t>
            </w:r>
          </w:p>
        </w:tc>
        <w:tc>
          <w:tcPr>
            <w:tcW w:w="1407" w:type="pct"/>
            <w:vAlign w:val="center"/>
          </w:tcPr>
          <w:p w:rsidR="00D4116F" w:rsidRPr="00A5746B" w:rsidRDefault="00D4116F">
            <w:pPr>
              <w:jc w:val="center"/>
              <w:rPr>
                <w:sz w:val="20"/>
                <w:szCs w:val="20"/>
              </w:rPr>
            </w:pPr>
            <w:r w:rsidRPr="00A5746B">
              <w:rPr>
                <w:sz w:val="20"/>
                <w:szCs w:val="20"/>
              </w:rPr>
              <w:t>881,7</w:t>
            </w:r>
          </w:p>
        </w:tc>
        <w:tc>
          <w:tcPr>
            <w:tcW w:w="797" w:type="pct"/>
            <w:vAlign w:val="center"/>
          </w:tcPr>
          <w:p w:rsidR="00D4116F" w:rsidRPr="00A5746B" w:rsidRDefault="00D4116F">
            <w:pPr>
              <w:jc w:val="center"/>
              <w:rPr>
                <w:sz w:val="20"/>
                <w:szCs w:val="20"/>
              </w:rPr>
            </w:pPr>
            <w:r w:rsidRPr="00A5746B">
              <w:rPr>
                <w:sz w:val="20"/>
                <w:szCs w:val="20"/>
              </w:rPr>
              <w:t>1026,9</w:t>
            </w:r>
          </w:p>
        </w:tc>
      </w:tr>
      <w:tr w:rsidR="00D4116F" w:rsidRPr="00A5746B" w:rsidTr="006469FF">
        <w:trPr>
          <w:cantSplit/>
        </w:trPr>
        <w:tc>
          <w:tcPr>
            <w:tcW w:w="348" w:type="pct"/>
            <w:vAlign w:val="center"/>
          </w:tcPr>
          <w:p w:rsidR="00D4116F" w:rsidRPr="00A5746B" w:rsidRDefault="00D4116F" w:rsidP="00D4116F">
            <w:pPr>
              <w:pStyle w:val="ab"/>
              <w:jc w:val="center"/>
              <w:rPr>
                <w:sz w:val="22"/>
                <w:szCs w:val="22"/>
              </w:rPr>
            </w:pPr>
            <w:r w:rsidRPr="00A5746B">
              <w:rPr>
                <w:sz w:val="22"/>
                <w:szCs w:val="22"/>
              </w:rPr>
              <w:t>2</w:t>
            </w:r>
          </w:p>
        </w:tc>
        <w:tc>
          <w:tcPr>
            <w:tcW w:w="1751" w:type="pct"/>
            <w:shd w:val="clear" w:color="auto" w:fill="auto"/>
            <w:vAlign w:val="center"/>
          </w:tcPr>
          <w:p w:rsidR="00D4116F" w:rsidRPr="00A5746B" w:rsidRDefault="00D4116F" w:rsidP="00D4116F">
            <w:pPr>
              <w:jc w:val="center"/>
              <w:rPr>
                <w:sz w:val="22"/>
              </w:rPr>
            </w:pPr>
            <w:r w:rsidRPr="00A5746B">
              <w:rPr>
                <w:sz w:val="22"/>
              </w:rPr>
              <w:t>Котельная (с.Дизьмино, ул. Школьная, 26а)</w:t>
            </w:r>
          </w:p>
        </w:tc>
        <w:tc>
          <w:tcPr>
            <w:tcW w:w="697" w:type="pct"/>
            <w:shd w:val="clear" w:color="auto" w:fill="auto"/>
            <w:vAlign w:val="center"/>
          </w:tcPr>
          <w:p w:rsidR="00D4116F" w:rsidRPr="00A5746B" w:rsidRDefault="00D4116F">
            <w:pPr>
              <w:jc w:val="center"/>
              <w:rPr>
                <w:sz w:val="22"/>
                <w:szCs w:val="24"/>
              </w:rPr>
            </w:pPr>
            <w:r w:rsidRPr="00A5746B">
              <w:rPr>
                <w:sz w:val="22"/>
              </w:rPr>
              <w:t>газ</w:t>
            </w:r>
          </w:p>
        </w:tc>
        <w:tc>
          <w:tcPr>
            <w:tcW w:w="1407" w:type="pct"/>
            <w:vAlign w:val="center"/>
          </w:tcPr>
          <w:p w:rsidR="00D4116F" w:rsidRPr="00A5746B" w:rsidRDefault="00D4116F">
            <w:pPr>
              <w:jc w:val="center"/>
              <w:rPr>
                <w:sz w:val="20"/>
                <w:szCs w:val="20"/>
              </w:rPr>
            </w:pPr>
            <w:r w:rsidRPr="00A5746B">
              <w:rPr>
                <w:sz w:val="20"/>
                <w:szCs w:val="20"/>
              </w:rPr>
              <w:t>120,2</w:t>
            </w:r>
          </w:p>
        </w:tc>
        <w:tc>
          <w:tcPr>
            <w:tcW w:w="797" w:type="pct"/>
            <w:vAlign w:val="center"/>
          </w:tcPr>
          <w:p w:rsidR="00D4116F" w:rsidRPr="00A5746B" w:rsidRDefault="00D4116F">
            <w:pPr>
              <w:jc w:val="center"/>
              <w:rPr>
                <w:sz w:val="20"/>
                <w:szCs w:val="20"/>
              </w:rPr>
            </w:pPr>
            <w:r w:rsidRPr="00A5746B">
              <w:rPr>
                <w:sz w:val="20"/>
                <w:szCs w:val="20"/>
              </w:rPr>
              <w:t>140,0</w:t>
            </w:r>
          </w:p>
        </w:tc>
      </w:tr>
      <w:tr w:rsidR="00D4116F" w:rsidRPr="00A5746B" w:rsidTr="006469FF">
        <w:trPr>
          <w:cantSplit/>
        </w:trPr>
        <w:tc>
          <w:tcPr>
            <w:tcW w:w="348" w:type="pct"/>
            <w:vAlign w:val="center"/>
          </w:tcPr>
          <w:p w:rsidR="00D4116F" w:rsidRPr="00A5746B" w:rsidRDefault="00D4116F" w:rsidP="00D4116F">
            <w:pPr>
              <w:pStyle w:val="ab"/>
              <w:jc w:val="center"/>
              <w:rPr>
                <w:sz w:val="22"/>
                <w:szCs w:val="22"/>
              </w:rPr>
            </w:pPr>
            <w:r w:rsidRPr="00A5746B">
              <w:rPr>
                <w:sz w:val="22"/>
                <w:szCs w:val="22"/>
              </w:rPr>
              <w:t>3</w:t>
            </w:r>
          </w:p>
        </w:tc>
        <w:tc>
          <w:tcPr>
            <w:tcW w:w="1751" w:type="pct"/>
            <w:shd w:val="clear" w:color="auto" w:fill="auto"/>
            <w:vAlign w:val="center"/>
          </w:tcPr>
          <w:p w:rsidR="00D4116F" w:rsidRPr="00A5746B" w:rsidRDefault="00D4116F" w:rsidP="00D4116F">
            <w:pPr>
              <w:jc w:val="center"/>
              <w:rPr>
                <w:sz w:val="22"/>
              </w:rPr>
            </w:pPr>
            <w:r w:rsidRPr="00A5746B">
              <w:rPr>
                <w:sz w:val="22"/>
              </w:rPr>
              <w:t>Котельная (п.Яр, ул. Советская, 1)</w:t>
            </w:r>
          </w:p>
        </w:tc>
        <w:tc>
          <w:tcPr>
            <w:tcW w:w="697" w:type="pct"/>
            <w:shd w:val="clear" w:color="auto" w:fill="auto"/>
            <w:vAlign w:val="center"/>
          </w:tcPr>
          <w:p w:rsidR="00D4116F" w:rsidRPr="00A5746B" w:rsidRDefault="00D4116F">
            <w:pPr>
              <w:jc w:val="center"/>
              <w:rPr>
                <w:sz w:val="22"/>
                <w:szCs w:val="24"/>
              </w:rPr>
            </w:pPr>
            <w:r w:rsidRPr="00A5746B">
              <w:rPr>
                <w:sz w:val="22"/>
              </w:rPr>
              <w:t>газ</w:t>
            </w:r>
          </w:p>
        </w:tc>
        <w:tc>
          <w:tcPr>
            <w:tcW w:w="1407" w:type="pct"/>
            <w:vAlign w:val="center"/>
          </w:tcPr>
          <w:p w:rsidR="00D4116F" w:rsidRPr="00A5746B" w:rsidRDefault="00D4116F">
            <w:pPr>
              <w:jc w:val="center"/>
              <w:rPr>
                <w:sz w:val="20"/>
                <w:szCs w:val="20"/>
              </w:rPr>
            </w:pPr>
            <w:r w:rsidRPr="00A5746B">
              <w:rPr>
                <w:sz w:val="20"/>
                <w:szCs w:val="20"/>
              </w:rPr>
              <w:t>424,2</w:t>
            </w:r>
          </w:p>
        </w:tc>
        <w:tc>
          <w:tcPr>
            <w:tcW w:w="797" w:type="pct"/>
            <w:vAlign w:val="center"/>
          </w:tcPr>
          <w:p w:rsidR="00D4116F" w:rsidRPr="00A5746B" w:rsidRDefault="00D4116F">
            <w:pPr>
              <w:jc w:val="center"/>
              <w:rPr>
                <w:sz w:val="20"/>
                <w:szCs w:val="20"/>
              </w:rPr>
            </w:pPr>
            <w:r w:rsidRPr="00A5746B">
              <w:rPr>
                <w:sz w:val="20"/>
                <w:szCs w:val="20"/>
              </w:rPr>
              <w:t>494,1</w:t>
            </w:r>
          </w:p>
        </w:tc>
      </w:tr>
      <w:tr w:rsidR="00D4116F" w:rsidRPr="00A5746B" w:rsidTr="006469FF">
        <w:trPr>
          <w:cantSplit/>
        </w:trPr>
        <w:tc>
          <w:tcPr>
            <w:tcW w:w="348" w:type="pct"/>
            <w:vAlign w:val="center"/>
          </w:tcPr>
          <w:p w:rsidR="00D4116F" w:rsidRPr="00A5746B" w:rsidRDefault="00D4116F" w:rsidP="00D4116F">
            <w:pPr>
              <w:pStyle w:val="ab"/>
              <w:jc w:val="center"/>
              <w:rPr>
                <w:sz w:val="22"/>
                <w:szCs w:val="22"/>
              </w:rPr>
            </w:pPr>
            <w:r w:rsidRPr="00A5746B">
              <w:rPr>
                <w:sz w:val="22"/>
                <w:szCs w:val="22"/>
              </w:rPr>
              <w:t>4</w:t>
            </w:r>
          </w:p>
        </w:tc>
        <w:tc>
          <w:tcPr>
            <w:tcW w:w="1751" w:type="pct"/>
            <w:shd w:val="clear" w:color="auto" w:fill="auto"/>
            <w:vAlign w:val="center"/>
          </w:tcPr>
          <w:p w:rsidR="00D4116F" w:rsidRPr="00A5746B" w:rsidRDefault="00D4116F" w:rsidP="00D4116F">
            <w:pPr>
              <w:jc w:val="center"/>
              <w:rPr>
                <w:sz w:val="22"/>
              </w:rPr>
            </w:pPr>
            <w:r w:rsidRPr="00A5746B">
              <w:rPr>
                <w:sz w:val="22"/>
              </w:rPr>
              <w:t>Котельная (с.Пудем, ул. Гагарина, 2а)</w:t>
            </w:r>
          </w:p>
        </w:tc>
        <w:tc>
          <w:tcPr>
            <w:tcW w:w="697" w:type="pct"/>
            <w:shd w:val="clear" w:color="auto" w:fill="auto"/>
            <w:vAlign w:val="center"/>
          </w:tcPr>
          <w:p w:rsidR="00D4116F" w:rsidRPr="00A5746B" w:rsidRDefault="00D4116F">
            <w:pPr>
              <w:jc w:val="center"/>
              <w:rPr>
                <w:sz w:val="22"/>
                <w:szCs w:val="24"/>
              </w:rPr>
            </w:pPr>
            <w:r w:rsidRPr="00A5746B">
              <w:rPr>
                <w:sz w:val="22"/>
              </w:rPr>
              <w:t>газ</w:t>
            </w:r>
          </w:p>
        </w:tc>
        <w:tc>
          <w:tcPr>
            <w:tcW w:w="1407" w:type="pct"/>
            <w:vAlign w:val="center"/>
          </w:tcPr>
          <w:p w:rsidR="00D4116F" w:rsidRPr="00A5746B" w:rsidRDefault="00D4116F">
            <w:pPr>
              <w:jc w:val="center"/>
              <w:rPr>
                <w:sz w:val="20"/>
                <w:szCs w:val="20"/>
              </w:rPr>
            </w:pPr>
            <w:r w:rsidRPr="00A5746B">
              <w:rPr>
                <w:sz w:val="20"/>
                <w:szCs w:val="20"/>
              </w:rPr>
              <w:t>934,3</w:t>
            </w:r>
          </w:p>
        </w:tc>
        <w:tc>
          <w:tcPr>
            <w:tcW w:w="797" w:type="pct"/>
            <w:vAlign w:val="center"/>
          </w:tcPr>
          <w:p w:rsidR="00D4116F" w:rsidRPr="00A5746B" w:rsidRDefault="00D4116F">
            <w:pPr>
              <w:jc w:val="center"/>
              <w:rPr>
                <w:sz w:val="20"/>
                <w:szCs w:val="20"/>
              </w:rPr>
            </w:pPr>
            <w:r w:rsidRPr="00A5746B">
              <w:rPr>
                <w:sz w:val="20"/>
                <w:szCs w:val="20"/>
              </w:rPr>
              <w:t>802,2</w:t>
            </w:r>
          </w:p>
        </w:tc>
      </w:tr>
      <w:tr w:rsidR="00D4116F" w:rsidRPr="00A5746B" w:rsidTr="006469FF">
        <w:trPr>
          <w:cantSplit/>
        </w:trPr>
        <w:tc>
          <w:tcPr>
            <w:tcW w:w="348" w:type="pct"/>
            <w:vAlign w:val="center"/>
          </w:tcPr>
          <w:p w:rsidR="00D4116F" w:rsidRPr="00A5746B" w:rsidRDefault="00D4116F" w:rsidP="00D4116F">
            <w:pPr>
              <w:pStyle w:val="ab"/>
              <w:jc w:val="center"/>
              <w:rPr>
                <w:sz w:val="22"/>
                <w:szCs w:val="22"/>
              </w:rPr>
            </w:pPr>
            <w:r w:rsidRPr="00A5746B">
              <w:rPr>
                <w:sz w:val="22"/>
                <w:szCs w:val="22"/>
              </w:rPr>
              <w:t>5</w:t>
            </w:r>
          </w:p>
        </w:tc>
        <w:tc>
          <w:tcPr>
            <w:tcW w:w="1751" w:type="pct"/>
            <w:shd w:val="clear" w:color="auto" w:fill="auto"/>
            <w:vAlign w:val="center"/>
          </w:tcPr>
          <w:p w:rsidR="00D4116F" w:rsidRPr="00A5746B" w:rsidRDefault="00D4116F" w:rsidP="00D4116F">
            <w:pPr>
              <w:jc w:val="center"/>
              <w:rPr>
                <w:sz w:val="22"/>
              </w:rPr>
            </w:pPr>
            <w:r w:rsidRPr="00A5746B">
              <w:rPr>
                <w:sz w:val="22"/>
              </w:rPr>
              <w:t>Котельная (п.Яр, ул. Ф.Васильева, 6а)</w:t>
            </w:r>
          </w:p>
        </w:tc>
        <w:tc>
          <w:tcPr>
            <w:tcW w:w="697" w:type="pct"/>
            <w:shd w:val="clear" w:color="auto" w:fill="auto"/>
            <w:vAlign w:val="center"/>
          </w:tcPr>
          <w:p w:rsidR="00D4116F" w:rsidRPr="00A5746B" w:rsidRDefault="00D4116F">
            <w:pPr>
              <w:jc w:val="center"/>
              <w:rPr>
                <w:sz w:val="22"/>
                <w:szCs w:val="24"/>
              </w:rPr>
            </w:pPr>
            <w:r w:rsidRPr="00A5746B">
              <w:rPr>
                <w:sz w:val="22"/>
              </w:rPr>
              <w:t>газ</w:t>
            </w:r>
          </w:p>
        </w:tc>
        <w:tc>
          <w:tcPr>
            <w:tcW w:w="1407" w:type="pct"/>
            <w:vAlign w:val="center"/>
          </w:tcPr>
          <w:p w:rsidR="00D4116F" w:rsidRPr="00A5746B" w:rsidRDefault="00D4116F">
            <w:pPr>
              <w:jc w:val="center"/>
              <w:rPr>
                <w:sz w:val="20"/>
                <w:szCs w:val="20"/>
              </w:rPr>
            </w:pPr>
            <w:r w:rsidRPr="00A5746B">
              <w:rPr>
                <w:sz w:val="20"/>
                <w:szCs w:val="20"/>
              </w:rPr>
              <w:t>721,4</w:t>
            </w:r>
          </w:p>
        </w:tc>
        <w:tc>
          <w:tcPr>
            <w:tcW w:w="797" w:type="pct"/>
            <w:vAlign w:val="center"/>
          </w:tcPr>
          <w:p w:rsidR="00D4116F" w:rsidRPr="00A5746B" w:rsidRDefault="00D4116F">
            <w:pPr>
              <w:jc w:val="center"/>
              <w:rPr>
                <w:sz w:val="20"/>
                <w:szCs w:val="20"/>
              </w:rPr>
            </w:pPr>
            <w:r w:rsidRPr="00A5746B">
              <w:rPr>
                <w:sz w:val="20"/>
                <w:szCs w:val="20"/>
              </w:rPr>
              <w:t>840,2</w:t>
            </w:r>
          </w:p>
        </w:tc>
      </w:tr>
      <w:tr w:rsidR="00D4116F" w:rsidRPr="00A5746B" w:rsidTr="006469FF">
        <w:trPr>
          <w:cantSplit/>
        </w:trPr>
        <w:tc>
          <w:tcPr>
            <w:tcW w:w="348" w:type="pct"/>
            <w:vAlign w:val="center"/>
          </w:tcPr>
          <w:p w:rsidR="00D4116F" w:rsidRPr="00A5746B" w:rsidRDefault="00D4116F" w:rsidP="00D4116F">
            <w:pPr>
              <w:pStyle w:val="ab"/>
              <w:jc w:val="center"/>
              <w:rPr>
                <w:sz w:val="22"/>
                <w:szCs w:val="22"/>
              </w:rPr>
            </w:pPr>
            <w:r w:rsidRPr="00A5746B">
              <w:rPr>
                <w:sz w:val="22"/>
                <w:szCs w:val="22"/>
              </w:rPr>
              <w:t>6</w:t>
            </w:r>
          </w:p>
        </w:tc>
        <w:tc>
          <w:tcPr>
            <w:tcW w:w="1751" w:type="pct"/>
            <w:shd w:val="clear" w:color="auto" w:fill="auto"/>
            <w:vAlign w:val="center"/>
          </w:tcPr>
          <w:p w:rsidR="00D4116F" w:rsidRPr="00A5746B" w:rsidRDefault="00D4116F" w:rsidP="00D4116F">
            <w:pPr>
              <w:jc w:val="center"/>
              <w:rPr>
                <w:sz w:val="22"/>
              </w:rPr>
            </w:pPr>
            <w:r w:rsidRPr="00A5746B">
              <w:rPr>
                <w:sz w:val="22"/>
              </w:rPr>
              <w:t>Котельная (п.Яр, ул. Ф.Васильева, 29а)</w:t>
            </w:r>
          </w:p>
        </w:tc>
        <w:tc>
          <w:tcPr>
            <w:tcW w:w="697" w:type="pct"/>
            <w:shd w:val="clear" w:color="auto" w:fill="auto"/>
            <w:vAlign w:val="center"/>
          </w:tcPr>
          <w:p w:rsidR="00D4116F" w:rsidRPr="00A5746B" w:rsidRDefault="00D4116F">
            <w:pPr>
              <w:jc w:val="center"/>
              <w:rPr>
                <w:sz w:val="22"/>
                <w:szCs w:val="24"/>
              </w:rPr>
            </w:pPr>
            <w:r w:rsidRPr="00A5746B">
              <w:rPr>
                <w:sz w:val="22"/>
              </w:rPr>
              <w:t>газ</w:t>
            </w:r>
          </w:p>
        </w:tc>
        <w:tc>
          <w:tcPr>
            <w:tcW w:w="1407" w:type="pct"/>
            <w:vAlign w:val="center"/>
          </w:tcPr>
          <w:p w:rsidR="00D4116F" w:rsidRPr="00A5746B" w:rsidRDefault="00D4116F">
            <w:pPr>
              <w:jc w:val="center"/>
              <w:rPr>
                <w:sz w:val="20"/>
                <w:szCs w:val="20"/>
              </w:rPr>
            </w:pPr>
            <w:r w:rsidRPr="00A5746B">
              <w:rPr>
                <w:sz w:val="20"/>
                <w:szCs w:val="20"/>
              </w:rPr>
              <w:t>804,4</w:t>
            </w:r>
          </w:p>
        </w:tc>
        <w:tc>
          <w:tcPr>
            <w:tcW w:w="797" w:type="pct"/>
            <w:vAlign w:val="center"/>
          </w:tcPr>
          <w:p w:rsidR="00D4116F" w:rsidRPr="00A5746B" w:rsidRDefault="00D4116F">
            <w:pPr>
              <w:jc w:val="center"/>
              <w:rPr>
                <w:sz w:val="20"/>
                <w:szCs w:val="20"/>
              </w:rPr>
            </w:pPr>
            <w:r w:rsidRPr="00A5746B">
              <w:rPr>
                <w:sz w:val="20"/>
                <w:szCs w:val="20"/>
              </w:rPr>
              <w:t>936,9</w:t>
            </w:r>
          </w:p>
        </w:tc>
      </w:tr>
      <w:tr w:rsidR="00D4116F" w:rsidRPr="00A5746B" w:rsidTr="006469FF">
        <w:trPr>
          <w:cantSplit/>
        </w:trPr>
        <w:tc>
          <w:tcPr>
            <w:tcW w:w="348" w:type="pct"/>
            <w:vAlign w:val="center"/>
          </w:tcPr>
          <w:p w:rsidR="00D4116F" w:rsidRPr="00A5746B" w:rsidRDefault="00D4116F" w:rsidP="00D4116F">
            <w:pPr>
              <w:pStyle w:val="ab"/>
              <w:jc w:val="center"/>
              <w:rPr>
                <w:sz w:val="22"/>
                <w:szCs w:val="22"/>
              </w:rPr>
            </w:pPr>
            <w:r w:rsidRPr="00A5746B">
              <w:rPr>
                <w:sz w:val="22"/>
                <w:szCs w:val="22"/>
              </w:rPr>
              <w:t>7</w:t>
            </w:r>
          </w:p>
        </w:tc>
        <w:tc>
          <w:tcPr>
            <w:tcW w:w="1751" w:type="pct"/>
            <w:shd w:val="clear" w:color="auto" w:fill="auto"/>
            <w:vAlign w:val="center"/>
          </w:tcPr>
          <w:p w:rsidR="00D4116F" w:rsidRPr="00A5746B" w:rsidRDefault="00D4116F" w:rsidP="00D4116F">
            <w:pPr>
              <w:jc w:val="center"/>
              <w:rPr>
                <w:sz w:val="22"/>
              </w:rPr>
            </w:pPr>
            <w:r w:rsidRPr="00A5746B">
              <w:rPr>
                <w:sz w:val="22"/>
              </w:rPr>
              <w:t>Котельная (д.Зюино, ул. Школ</w:t>
            </w:r>
            <w:r w:rsidRPr="00A5746B">
              <w:rPr>
                <w:sz w:val="22"/>
              </w:rPr>
              <w:t>ь</w:t>
            </w:r>
            <w:r w:rsidRPr="00A5746B">
              <w:rPr>
                <w:sz w:val="22"/>
              </w:rPr>
              <w:t>ная, 77а)</w:t>
            </w:r>
          </w:p>
        </w:tc>
        <w:tc>
          <w:tcPr>
            <w:tcW w:w="697" w:type="pct"/>
            <w:shd w:val="clear" w:color="auto" w:fill="auto"/>
            <w:vAlign w:val="center"/>
          </w:tcPr>
          <w:p w:rsidR="00D4116F" w:rsidRPr="00A5746B" w:rsidRDefault="00D4116F">
            <w:pPr>
              <w:jc w:val="center"/>
              <w:rPr>
                <w:sz w:val="22"/>
                <w:szCs w:val="24"/>
              </w:rPr>
            </w:pPr>
            <w:r w:rsidRPr="00A5746B">
              <w:rPr>
                <w:sz w:val="22"/>
              </w:rPr>
              <w:t>газ</w:t>
            </w:r>
          </w:p>
        </w:tc>
        <w:tc>
          <w:tcPr>
            <w:tcW w:w="1407" w:type="pct"/>
            <w:vAlign w:val="center"/>
          </w:tcPr>
          <w:p w:rsidR="00D4116F" w:rsidRPr="00A5746B" w:rsidRDefault="00D4116F">
            <w:pPr>
              <w:jc w:val="center"/>
              <w:rPr>
                <w:sz w:val="20"/>
                <w:szCs w:val="20"/>
              </w:rPr>
            </w:pPr>
            <w:r w:rsidRPr="00A5746B">
              <w:rPr>
                <w:sz w:val="20"/>
                <w:szCs w:val="20"/>
              </w:rPr>
              <w:t>89,2</w:t>
            </w:r>
          </w:p>
        </w:tc>
        <w:tc>
          <w:tcPr>
            <w:tcW w:w="797" w:type="pct"/>
            <w:vAlign w:val="center"/>
          </w:tcPr>
          <w:p w:rsidR="00D4116F" w:rsidRPr="00A5746B" w:rsidRDefault="00D4116F">
            <w:pPr>
              <w:jc w:val="center"/>
              <w:rPr>
                <w:sz w:val="20"/>
                <w:szCs w:val="20"/>
              </w:rPr>
            </w:pPr>
            <w:r w:rsidRPr="00A5746B">
              <w:rPr>
                <w:sz w:val="20"/>
                <w:szCs w:val="20"/>
              </w:rPr>
              <w:t>103,9</w:t>
            </w:r>
          </w:p>
        </w:tc>
      </w:tr>
      <w:tr w:rsidR="00D4116F" w:rsidRPr="00A5746B" w:rsidTr="006469FF">
        <w:trPr>
          <w:cantSplit/>
        </w:trPr>
        <w:tc>
          <w:tcPr>
            <w:tcW w:w="348" w:type="pct"/>
            <w:vAlign w:val="center"/>
          </w:tcPr>
          <w:p w:rsidR="00D4116F" w:rsidRPr="00A5746B" w:rsidRDefault="00D4116F" w:rsidP="00D4116F">
            <w:pPr>
              <w:pStyle w:val="ab"/>
              <w:jc w:val="center"/>
              <w:rPr>
                <w:sz w:val="22"/>
                <w:szCs w:val="22"/>
              </w:rPr>
            </w:pPr>
            <w:r w:rsidRPr="00A5746B">
              <w:rPr>
                <w:sz w:val="22"/>
                <w:szCs w:val="22"/>
              </w:rPr>
              <w:t>8</w:t>
            </w:r>
          </w:p>
        </w:tc>
        <w:tc>
          <w:tcPr>
            <w:tcW w:w="1751" w:type="pct"/>
            <w:shd w:val="clear" w:color="auto" w:fill="auto"/>
            <w:vAlign w:val="center"/>
          </w:tcPr>
          <w:p w:rsidR="00D4116F" w:rsidRPr="00A5746B" w:rsidRDefault="00D4116F" w:rsidP="00D4116F">
            <w:pPr>
              <w:jc w:val="center"/>
              <w:rPr>
                <w:sz w:val="22"/>
              </w:rPr>
            </w:pPr>
            <w:r w:rsidRPr="00A5746B">
              <w:rPr>
                <w:sz w:val="22"/>
              </w:rPr>
              <w:t>Котельная (д.Бачумово, ул. Школьная, 17а)</w:t>
            </w:r>
          </w:p>
        </w:tc>
        <w:tc>
          <w:tcPr>
            <w:tcW w:w="697" w:type="pct"/>
            <w:shd w:val="clear" w:color="auto" w:fill="auto"/>
            <w:vAlign w:val="center"/>
          </w:tcPr>
          <w:p w:rsidR="00D4116F" w:rsidRPr="00A5746B" w:rsidRDefault="00D4116F">
            <w:pPr>
              <w:jc w:val="center"/>
              <w:rPr>
                <w:sz w:val="22"/>
                <w:szCs w:val="24"/>
              </w:rPr>
            </w:pPr>
            <w:r w:rsidRPr="00A5746B">
              <w:rPr>
                <w:sz w:val="22"/>
              </w:rPr>
              <w:t>газ</w:t>
            </w:r>
          </w:p>
        </w:tc>
        <w:tc>
          <w:tcPr>
            <w:tcW w:w="1407" w:type="pct"/>
            <w:vAlign w:val="center"/>
          </w:tcPr>
          <w:p w:rsidR="00D4116F" w:rsidRPr="00A5746B" w:rsidRDefault="00D4116F">
            <w:pPr>
              <w:jc w:val="center"/>
              <w:rPr>
                <w:sz w:val="20"/>
                <w:szCs w:val="20"/>
              </w:rPr>
            </w:pPr>
            <w:r w:rsidRPr="00A5746B">
              <w:rPr>
                <w:sz w:val="20"/>
                <w:szCs w:val="20"/>
              </w:rPr>
              <w:t>111,0</w:t>
            </w:r>
          </w:p>
        </w:tc>
        <w:tc>
          <w:tcPr>
            <w:tcW w:w="797" w:type="pct"/>
            <w:vAlign w:val="center"/>
          </w:tcPr>
          <w:p w:rsidR="00D4116F" w:rsidRPr="00A5746B" w:rsidRDefault="00D4116F">
            <w:pPr>
              <w:jc w:val="center"/>
              <w:rPr>
                <w:sz w:val="20"/>
                <w:szCs w:val="20"/>
              </w:rPr>
            </w:pPr>
            <w:r w:rsidRPr="00A5746B">
              <w:rPr>
                <w:sz w:val="20"/>
                <w:szCs w:val="20"/>
              </w:rPr>
              <w:t>111,0</w:t>
            </w:r>
          </w:p>
        </w:tc>
      </w:tr>
      <w:tr w:rsidR="00D4116F" w:rsidRPr="00A5746B" w:rsidTr="006469FF">
        <w:trPr>
          <w:cantSplit/>
        </w:trPr>
        <w:tc>
          <w:tcPr>
            <w:tcW w:w="348" w:type="pct"/>
            <w:vAlign w:val="center"/>
          </w:tcPr>
          <w:p w:rsidR="00D4116F" w:rsidRPr="00A5746B" w:rsidRDefault="00D4116F" w:rsidP="00D4116F">
            <w:pPr>
              <w:pStyle w:val="ab"/>
              <w:jc w:val="center"/>
              <w:rPr>
                <w:sz w:val="22"/>
                <w:szCs w:val="22"/>
              </w:rPr>
            </w:pPr>
            <w:r w:rsidRPr="00A5746B">
              <w:rPr>
                <w:sz w:val="22"/>
                <w:szCs w:val="22"/>
              </w:rPr>
              <w:t>9</w:t>
            </w:r>
          </w:p>
        </w:tc>
        <w:tc>
          <w:tcPr>
            <w:tcW w:w="1751" w:type="pct"/>
            <w:shd w:val="clear" w:color="auto" w:fill="auto"/>
            <w:vAlign w:val="center"/>
          </w:tcPr>
          <w:p w:rsidR="00D4116F" w:rsidRPr="00A5746B" w:rsidRDefault="00D4116F" w:rsidP="00D4116F">
            <w:pPr>
              <w:jc w:val="center"/>
              <w:rPr>
                <w:sz w:val="22"/>
              </w:rPr>
            </w:pPr>
            <w:r w:rsidRPr="00A5746B">
              <w:rPr>
                <w:sz w:val="22"/>
              </w:rPr>
              <w:t>Котельная (д. Ворца, ул. Чапае</w:t>
            </w:r>
            <w:r w:rsidRPr="00A5746B">
              <w:rPr>
                <w:sz w:val="22"/>
              </w:rPr>
              <w:t>в</w:t>
            </w:r>
            <w:r w:rsidRPr="00A5746B">
              <w:rPr>
                <w:sz w:val="22"/>
              </w:rPr>
              <w:t>ская, 66)</w:t>
            </w:r>
          </w:p>
        </w:tc>
        <w:tc>
          <w:tcPr>
            <w:tcW w:w="697" w:type="pct"/>
            <w:shd w:val="clear" w:color="auto" w:fill="auto"/>
            <w:vAlign w:val="center"/>
          </w:tcPr>
          <w:p w:rsidR="00D4116F" w:rsidRPr="00A5746B" w:rsidRDefault="00D4116F">
            <w:pPr>
              <w:jc w:val="center"/>
              <w:rPr>
                <w:sz w:val="22"/>
                <w:szCs w:val="24"/>
              </w:rPr>
            </w:pPr>
            <w:r w:rsidRPr="00A5746B">
              <w:rPr>
                <w:sz w:val="22"/>
              </w:rPr>
              <w:t>газ</w:t>
            </w:r>
          </w:p>
        </w:tc>
        <w:tc>
          <w:tcPr>
            <w:tcW w:w="1407" w:type="pct"/>
            <w:vAlign w:val="center"/>
          </w:tcPr>
          <w:p w:rsidR="00D4116F" w:rsidRPr="00A5746B" w:rsidRDefault="00D4116F">
            <w:pPr>
              <w:jc w:val="center"/>
              <w:rPr>
                <w:sz w:val="20"/>
                <w:szCs w:val="20"/>
              </w:rPr>
            </w:pPr>
            <w:r w:rsidRPr="00A5746B">
              <w:rPr>
                <w:sz w:val="20"/>
                <w:szCs w:val="20"/>
              </w:rPr>
              <w:t>105,8</w:t>
            </w:r>
          </w:p>
        </w:tc>
        <w:tc>
          <w:tcPr>
            <w:tcW w:w="797" w:type="pct"/>
            <w:vAlign w:val="center"/>
          </w:tcPr>
          <w:p w:rsidR="00D4116F" w:rsidRPr="00A5746B" w:rsidRDefault="00D4116F">
            <w:pPr>
              <w:jc w:val="center"/>
              <w:rPr>
                <w:sz w:val="20"/>
                <w:szCs w:val="20"/>
              </w:rPr>
            </w:pPr>
            <w:r w:rsidRPr="00A5746B">
              <w:rPr>
                <w:sz w:val="20"/>
                <w:szCs w:val="20"/>
              </w:rPr>
              <w:t>123,2</w:t>
            </w:r>
          </w:p>
        </w:tc>
      </w:tr>
      <w:tr w:rsidR="00D4116F" w:rsidRPr="00A5746B" w:rsidTr="006469FF">
        <w:trPr>
          <w:cantSplit/>
        </w:trPr>
        <w:tc>
          <w:tcPr>
            <w:tcW w:w="348" w:type="pct"/>
            <w:vAlign w:val="center"/>
          </w:tcPr>
          <w:p w:rsidR="00D4116F" w:rsidRPr="00A5746B" w:rsidRDefault="00D4116F" w:rsidP="00D4116F">
            <w:pPr>
              <w:pStyle w:val="ab"/>
              <w:jc w:val="center"/>
              <w:rPr>
                <w:sz w:val="22"/>
                <w:szCs w:val="22"/>
              </w:rPr>
            </w:pPr>
            <w:r w:rsidRPr="00A5746B">
              <w:rPr>
                <w:sz w:val="22"/>
                <w:szCs w:val="22"/>
              </w:rPr>
              <w:t>10</w:t>
            </w:r>
          </w:p>
        </w:tc>
        <w:tc>
          <w:tcPr>
            <w:tcW w:w="1751" w:type="pct"/>
            <w:shd w:val="clear" w:color="auto" w:fill="auto"/>
            <w:vAlign w:val="center"/>
          </w:tcPr>
          <w:p w:rsidR="00D4116F" w:rsidRPr="00A5746B" w:rsidRDefault="00D4116F" w:rsidP="00D4116F">
            <w:pPr>
              <w:jc w:val="center"/>
              <w:rPr>
                <w:sz w:val="22"/>
              </w:rPr>
            </w:pPr>
            <w:r w:rsidRPr="00A5746B">
              <w:rPr>
                <w:sz w:val="22"/>
              </w:rPr>
              <w:t>Котельная (с.Укан, ул. Советская, 15б)</w:t>
            </w:r>
          </w:p>
        </w:tc>
        <w:tc>
          <w:tcPr>
            <w:tcW w:w="697" w:type="pct"/>
            <w:shd w:val="clear" w:color="auto" w:fill="auto"/>
            <w:vAlign w:val="center"/>
          </w:tcPr>
          <w:p w:rsidR="00D4116F" w:rsidRPr="00A5746B" w:rsidRDefault="00D4116F">
            <w:pPr>
              <w:jc w:val="center"/>
              <w:rPr>
                <w:sz w:val="22"/>
                <w:szCs w:val="24"/>
              </w:rPr>
            </w:pPr>
            <w:r w:rsidRPr="00A5746B">
              <w:rPr>
                <w:sz w:val="22"/>
              </w:rPr>
              <w:t>газ</w:t>
            </w:r>
          </w:p>
        </w:tc>
        <w:tc>
          <w:tcPr>
            <w:tcW w:w="1407" w:type="pct"/>
            <w:vAlign w:val="center"/>
          </w:tcPr>
          <w:p w:rsidR="00D4116F" w:rsidRPr="00A5746B" w:rsidRDefault="00D4116F">
            <w:pPr>
              <w:jc w:val="center"/>
              <w:rPr>
                <w:sz w:val="20"/>
                <w:szCs w:val="20"/>
              </w:rPr>
            </w:pPr>
            <w:r w:rsidRPr="00A5746B">
              <w:rPr>
                <w:sz w:val="20"/>
                <w:szCs w:val="20"/>
              </w:rPr>
              <w:t>105,5</w:t>
            </w:r>
          </w:p>
        </w:tc>
        <w:tc>
          <w:tcPr>
            <w:tcW w:w="797" w:type="pct"/>
            <w:vAlign w:val="center"/>
          </w:tcPr>
          <w:p w:rsidR="00D4116F" w:rsidRPr="00A5746B" w:rsidRDefault="00D4116F">
            <w:pPr>
              <w:jc w:val="center"/>
              <w:rPr>
                <w:sz w:val="20"/>
                <w:szCs w:val="20"/>
              </w:rPr>
            </w:pPr>
            <w:r w:rsidRPr="00A5746B">
              <w:rPr>
                <w:sz w:val="20"/>
                <w:szCs w:val="20"/>
              </w:rPr>
              <w:t>122,9</w:t>
            </w:r>
          </w:p>
        </w:tc>
      </w:tr>
      <w:tr w:rsidR="00D4116F" w:rsidRPr="00A5746B" w:rsidTr="006469FF">
        <w:trPr>
          <w:cantSplit/>
        </w:trPr>
        <w:tc>
          <w:tcPr>
            <w:tcW w:w="348" w:type="pct"/>
            <w:vAlign w:val="center"/>
          </w:tcPr>
          <w:p w:rsidR="00D4116F" w:rsidRPr="00A5746B" w:rsidRDefault="00D4116F" w:rsidP="00D4116F">
            <w:pPr>
              <w:pStyle w:val="ab"/>
              <w:jc w:val="center"/>
              <w:rPr>
                <w:sz w:val="22"/>
                <w:szCs w:val="22"/>
              </w:rPr>
            </w:pPr>
            <w:r w:rsidRPr="00A5746B">
              <w:rPr>
                <w:sz w:val="22"/>
                <w:szCs w:val="22"/>
              </w:rPr>
              <w:t>11</w:t>
            </w:r>
          </w:p>
        </w:tc>
        <w:tc>
          <w:tcPr>
            <w:tcW w:w="1751" w:type="pct"/>
            <w:shd w:val="clear" w:color="auto" w:fill="auto"/>
            <w:vAlign w:val="center"/>
          </w:tcPr>
          <w:p w:rsidR="00D4116F" w:rsidRPr="00A5746B" w:rsidRDefault="00D4116F" w:rsidP="00D4116F">
            <w:pPr>
              <w:jc w:val="center"/>
              <w:rPr>
                <w:sz w:val="22"/>
              </w:rPr>
            </w:pPr>
            <w:r w:rsidRPr="00A5746B">
              <w:rPr>
                <w:sz w:val="22"/>
              </w:rPr>
              <w:t>Котельная (п. Яр, ул. Ворошилова, 10ж)</w:t>
            </w:r>
          </w:p>
        </w:tc>
        <w:tc>
          <w:tcPr>
            <w:tcW w:w="697" w:type="pct"/>
            <w:shd w:val="clear" w:color="auto" w:fill="auto"/>
            <w:vAlign w:val="center"/>
          </w:tcPr>
          <w:p w:rsidR="00D4116F" w:rsidRPr="00A5746B" w:rsidRDefault="00D4116F">
            <w:pPr>
              <w:jc w:val="center"/>
              <w:rPr>
                <w:sz w:val="22"/>
                <w:szCs w:val="24"/>
              </w:rPr>
            </w:pPr>
            <w:r w:rsidRPr="00A5746B">
              <w:rPr>
                <w:sz w:val="22"/>
              </w:rPr>
              <w:t>газ</w:t>
            </w:r>
          </w:p>
        </w:tc>
        <w:tc>
          <w:tcPr>
            <w:tcW w:w="1407" w:type="pct"/>
            <w:vAlign w:val="center"/>
          </w:tcPr>
          <w:p w:rsidR="00D4116F" w:rsidRPr="00A5746B" w:rsidRDefault="00D4116F">
            <w:pPr>
              <w:jc w:val="center"/>
              <w:rPr>
                <w:sz w:val="20"/>
                <w:szCs w:val="20"/>
              </w:rPr>
            </w:pPr>
            <w:r w:rsidRPr="00A5746B">
              <w:rPr>
                <w:sz w:val="20"/>
                <w:szCs w:val="20"/>
              </w:rPr>
              <w:t>578,2</w:t>
            </w:r>
          </w:p>
        </w:tc>
        <w:tc>
          <w:tcPr>
            <w:tcW w:w="797" w:type="pct"/>
            <w:vAlign w:val="center"/>
          </w:tcPr>
          <w:p w:rsidR="00D4116F" w:rsidRPr="00A5746B" w:rsidRDefault="00D4116F">
            <w:pPr>
              <w:jc w:val="center"/>
              <w:rPr>
                <w:sz w:val="20"/>
                <w:szCs w:val="20"/>
              </w:rPr>
            </w:pPr>
            <w:r w:rsidRPr="00A5746B">
              <w:rPr>
                <w:sz w:val="20"/>
                <w:szCs w:val="20"/>
              </w:rPr>
              <w:t>673,5</w:t>
            </w:r>
          </w:p>
        </w:tc>
      </w:tr>
      <w:tr w:rsidR="00D4116F" w:rsidRPr="00A5746B" w:rsidTr="006469FF">
        <w:trPr>
          <w:cantSplit/>
        </w:trPr>
        <w:tc>
          <w:tcPr>
            <w:tcW w:w="348" w:type="pct"/>
            <w:vAlign w:val="center"/>
          </w:tcPr>
          <w:p w:rsidR="00D4116F" w:rsidRPr="00A5746B" w:rsidRDefault="00D4116F" w:rsidP="00D4116F">
            <w:pPr>
              <w:pStyle w:val="ab"/>
              <w:jc w:val="center"/>
              <w:rPr>
                <w:sz w:val="22"/>
                <w:szCs w:val="22"/>
              </w:rPr>
            </w:pPr>
            <w:r w:rsidRPr="00A5746B">
              <w:rPr>
                <w:sz w:val="22"/>
                <w:szCs w:val="22"/>
              </w:rPr>
              <w:t>12</w:t>
            </w:r>
          </w:p>
        </w:tc>
        <w:tc>
          <w:tcPr>
            <w:tcW w:w="1751" w:type="pct"/>
            <w:shd w:val="clear" w:color="auto" w:fill="auto"/>
            <w:vAlign w:val="center"/>
          </w:tcPr>
          <w:p w:rsidR="00D4116F" w:rsidRPr="00A5746B" w:rsidRDefault="00D4116F" w:rsidP="00D4116F">
            <w:pPr>
              <w:jc w:val="center"/>
              <w:rPr>
                <w:sz w:val="22"/>
              </w:rPr>
            </w:pPr>
            <w:r w:rsidRPr="00A5746B">
              <w:rPr>
                <w:sz w:val="22"/>
              </w:rPr>
              <w:t>Котельная (д.Бармашур, ул. С</w:t>
            </w:r>
            <w:r w:rsidRPr="00A5746B">
              <w:rPr>
                <w:sz w:val="22"/>
              </w:rPr>
              <w:t>о</w:t>
            </w:r>
            <w:r w:rsidRPr="00A5746B">
              <w:rPr>
                <w:sz w:val="22"/>
              </w:rPr>
              <w:t>ветская, 42а)</w:t>
            </w:r>
          </w:p>
        </w:tc>
        <w:tc>
          <w:tcPr>
            <w:tcW w:w="697" w:type="pct"/>
            <w:shd w:val="clear" w:color="auto" w:fill="auto"/>
            <w:vAlign w:val="center"/>
          </w:tcPr>
          <w:p w:rsidR="00D4116F" w:rsidRPr="00A5746B" w:rsidRDefault="00D4116F">
            <w:pPr>
              <w:jc w:val="center"/>
              <w:rPr>
                <w:sz w:val="22"/>
                <w:szCs w:val="24"/>
              </w:rPr>
            </w:pPr>
            <w:r w:rsidRPr="00A5746B">
              <w:rPr>
                <w:sz w:val="22"/>
              </w:rPr>
              <w:t>газ</w:t>
            </w:r>
          </w:p>
        </w:tc>
        <w:tc>
          <w:tcPr>
            <w:tcW w:w="1407" w:type="pct"/>
            <w:vAlign w:val="center"/>
          </w:tcPr>
          <w:p w:rsidR="00D4116F" w:rsidRPr="00A5746B" w:rsidRDefault="00D4116F">
            <w:pPr>
              <w:jc w:val="center"/>
              <w:rPr>
                <w:sz w:val="20"/>
                <w:szCs w:val="20"/>
              </w:rPr>
            </w:pPr>
            <w:r w:rsidRPr="00A5746B">
              <w:rPr>
                <w:sz w:val="20"/>
                <w:szCs w:val="20"/>
              </w:rPr>
              <w:t>140,2</w:t>
            </w:r>
          </w:p>
        </w:tc>
        <w:tc>
          <w:tcPr>
            <w:tcW w:w="797" w:type="pct"/>
            <w:vAlign w:val="center"/>
          </w:tcPr>
          <w:p w:rsidR="00D4116F" w:rsidRPr="00A5746B" w:rsidRDefault="00D4116F">
            <w:pPr>
              <w:jc w:val="center"/>
              <w:rPr>
                <w:sz w:val="20"/>
                <w:szCs w:val="20"/>
              </w:rPr>
            </w:pPr>
            <w:r w:rsidRPr="00A5746B">
              <w:rPr>
                <w:sz w:val="20"/>
                <w:szCs w:val="20"/>
              </w:rPr>
              <w:t>163,2</w:t>
            </w:r>
          </w:p>
        </w:tc>
      </w:tr>
      <w:tr w:rsidR="00D4116F" w:rsidRPr="00A5746B" w:rsidTr="006469FF">
        <w:trPr>
          <w:cantSplit/>
        </w:trPr>
        <w:tc>
          <w:tcPr>
            <w:tcW w:w="348" w:type="pct"/>
            <w:vAlign w:val="center"/>
          </w:tcPr>
          <w:p w:rsidR="00D4116F" w:rsidRPr="00A5746B" w:rsidRDefault="00D4116F" w:rsidP="00D4116F">
            <w:pPr>
              <w:pStyle w:val="ab"/>
              <w:jc w:val="center"/>
              <w:rPr>
                <w:sz w:val="22"/>
                <w:szCs w:val="22"/>
              </w:rPr>
            </w:pPr>
            <w:r w:rsidRPr="00A5746B">
              <w:rPr>
                <w:sz w:val="22"/>
                <w:szCs w:val="22"/>
              </w:rPr>
              <w:t>13</w:t>
            </w:r>
          </w:p>
        </w:tc>
        <w:tc>
          <w:tcPr>
            <w:tcW w:w="1751" w:type="pct"/>
            <w:shd w:val="clear" w:color="auto" w:fill="auto"/>
            <w:vAlign w:val="center"/>
          </w:tcPr>
          <w:p w:rsidR="00D4116F" w:rsidRPr="00A5746B" w:rsidRDefault="00D4116F" w:rsidP="00D4116F">
            <w:pPr>
              <w:jc w:val="center"/>
              <w:rPr>
                <w:sz w:val="22"/>
              </w:rPr>
            </w:pPr>
            <w:r w:rsidRPr="00A5746B">
              <w:rPr>
                <w:sz w:val="22"/>
              </w:rPr>
              <w:t>Котельная (п.Яр, ул. Вокзальная, 21Б)</w:t>
            </w:r>
          </w:p>
        </w:tc>
        <w:tc>
          <w:tcPr>
            <w:tcW w:w="697" w:type="pct"/>
            <w:shd w:val="clear" w:color="auto" w:fill="auto"/>
            <w:vAlign w:val="center"/>
          </w:tcPr>
          <w:p w:rsidR="00D4116F" w:rsidRPr="00A5746B" w:rsidRDefault="00D4116F">
            <w:pPr>
              <w:jc w:val="center"/>
              <w:rPr>
                <w:sz w:val="22"/>
                <w:szCs w:val="24"/>
              </w:rPr>
            </w:pPr>
            <w:r w:rsidRPr="00A5746B">
              <w:rPr>
                <w:sz w:val="22"/>
              </w:rPr>
              <w:t>газ</w:t>
            </w:r>
          </w:p>
        </w:tc>
        <w:tc>
          <w:tcPr>
            <w:tcW w:w="1407" w:type="pct"/>
            <w:vAlign w:val="center"/>
          </w:tcPr>
          <w:p w:rsidR="00D4116F" w:rsidRPr="00A5746B" w:rsidRDefault="00D4116F">
            <w:pPr>
              <w:jc w:val="center"/>
              <w:rPr>
                <w:sz w:val="20"/>
                <w:szCs w:val="20"/>
              </w:rPr>
            </w:pPr>
            <w:r w:rsidRPr="00A5746B">
              <w:rPr>
                <w:sz w:val="20"/>
                <w:szCs w:val="20"/>
              </w:rPr>
              <w:t>10,0</w:t>
            </w:r>
          </w:p>
        </w:tc>
        <w:tc>
          <w:tcPr>
            <w:tcW w:w="797" w:type="pct"/>
            <w:vAlign w:val="center"/>
          </w:tcPr>
          <w:p w:rsidR="00D4116F" w:rsidRPr="00A5746B" w:rsidRDefault="00D4116F">
            <w:pPr>
              <w:jc w:val="center"/>
              <w:rPr>
                <w:sz w:val="20"/>
                <w:szCs w:val="20"/>
              </w:rPr>
            </w:pPr>
            <w:r w:rsidRPr="00A5746B">
              <w:rPr>
                <w:sz w:val="20"/>
                <w:szCs w:val="20"/>
              </w:rPr>
              <w:t>11,6</w:t>
            </w:r>
          </w:p>
        </w:tc>
      </w:tr>
      <w:tr w:rsidR="00D4116F" w:rsidRPr="00A5746B" w:rsidTr="006469FF">
        <w:trPr>
          <w:cantSplit/>
        </w:trPr>
        <w:tc>
          <w:tcPr>
            <w:tcW w:w="348" w:type="pct"/>
            <w:vAlign w:val="center"/>
          </w:tcPr>
          <w:p w:rsidR="00D4116F" w:rsidRPr="00A5746B" w:rsidRDefault="00D4116F" w:rsidP="00D4116F">
            <w:pPr>
              <w:pStyle w:val="ab"/>
              <w:jc w:val="center"/>
              <w:rPr>
                <w:sz w:val="22"/>
                <w:szCs w:val="22"/>
              </w:rPr>
            </w:pPr>
            <w:r w:rsidRPr="00A5746B">
              <w:rPr>
                <w:sz w:val="22"/>
                <w:szCs w:val="22"/>
              </w:rPr>
              <w:t>14</w:t>
            </w:r>
          </w:p>
        </w:tc>
        <w:tc>
          <w:tcPr>
            <w:tcW w:w="1751" w:type="pct"/>
            <w:shd w:val="clear" w:color="auto" w:fill="auto"/>
            <w:vAlign w:val="center"/>
          </w:tcPr>
          <w:p w:rsidR="00D4116F" w:rsidRPr="00A5746B" w:rsidRDefault="00D4116F" w:rsidP="00D4116F">
            <w:pPr>
              <w:jc w:val="center"/>
              <w:rPr>
                <w:sz w:val="22"/>
              </w:rPr>
            </w:pPr>
            <w:r w:rsidRPr="00A5746B">
              <w:rPr>
                <w:sz w:val="22"/>
              </w:rPr>
              <w:t>Котельная (п.Яр, ул. Горького, 23)</w:t>
            </w:r>
          </w:p>
        </w:tc>
        <w:tc>
          <w:tcPr>
            <w:tcW w:w="697" w:type="pct"/>
            <w:shd w:val="clear" w:color="auto" w:fill="auto"/>
            <w:vAlign w:val="center"/>
          </w:tcPr>
          <w:p w:rsidR="00D4116F" w:rsidRPr="00A5746B" w:rsidRDefault="00D4116F">
            <w:pPr>
              <w:jc w:val="center"/>
              <w:rPr>
                <w:sz w:val="22"/>
                <w:szCs w:val="24"/>
              </w:rPr>
            </w:pPr>
            <w:r w:rsidRPr="00A5746B">
              <w:rPr>
                <w:sz w:val="22"/>
              </w:rPr>
              <w:t>пеллеты</w:t>
            </w:r>
          </w:p>
        </w:tc>
        <w:tc>
          <w:tcPr>
            <w:tcW w:w="1407" w:type="pct"/>
            <w:vAlign w:val="center"/>
          </w:tcPr>
          <w:p w:rsidR="00D4116F" w:rsidRPr="00A5746B" w:rsidRDefault="00D4116F">
            <w:pPr>
              <w:jc w:val="center"/>
              <w:rPr>
                <w:sz w:val="20"/>
                <w:szCs w:val="20"/>
              </w:rPr>
            </w:pPr>
            <w:r w:rsidRPr="00A5746B">
              <w:rPr>
                <w:sz w:val="20"/>
                <w:szCs w:val="20"/>
              </w:rPr>
              <w:t>177,5</w:t>
            </w:r>
          </w:p>
        </w:tc>
        <w:tc>
          <w:tcPr>
            <w:tcW w:w="797" w:type="pct"/>
            <w:vAlign w:val="center"/>
          </w:tcPr>
          <w:p w:rsidR="00D4116F" w:rsidRPr="00A5746B" w:rsidRDefault="00D4116F">
            <w:pPr>
              <w:jc w:val="center"/>
              <w:rPr>
                <w:sz w:val="20"/>
                <w:szCs w:val="20"/>
              </w:rPr>
            </w:pPr>
            <w:r w:rsidRPr="00A5746B">
              <w:rPr>
                <w:sz w:val="20"/>
                <w:szCs w:val="20"/>
              </w:rPr>
              <w:t>110,4</w:t>
            </w:r>
          </w:p>
        </w:tc>
      </w:tr>
      <w:tr w:rsidR="00D4116F" w:rsidRPr="00A5746B" w:rsidTr="006469FF">
        <w:trPr>
          <w:cantSplit/>
        </w:trPr>
        <w:tc>
          <w:tcPr>
            <w:tcW w:w="348" w:type="pct"/>
            <w:vAlign w:val="center"/>
          </w:tcPr>
          <w:p w:rsidR="00D4116F" w:rsidRPr="00A5746B" w:rsidRDefault="00D4116F" w:rsidP="00D4116F">
            <w:pPr>
              <w:pStyle w:val="ab"/>
              <w:jc w:val="center"/>
              <w:rPr>
                <w:sz w:val="22"/>
                <w:szCs w:val="22"/>
              </w:rPr>
            </w:pPr>
            <w:r w:rsidRPr="00A5746B">
              <w:rPr>
                <w:sz w:val="22"/>
                <w:szCs w:val="22"/>
              </w:rPr>
              <w:t>15</w:t>
            </w:r>
          </w:p>
        </w:tc>
        <w:tc>
          <w:tcPr>
            <w:tcW w:w="1751" w:type="pct"/>
            <w:shd w:val="clear" w:color="auto" w:fill="auto"/>
            <w:vAlign w:val="center"/>
          </w:tcPr>
          <w:p w:rsidR="00D4116F" w:rsidRPr="00A5746B" w:rsidRDefault="00504481" w:rsidP="00D4116F">
            <w:pPr>
              <w:jc w:val="center"/>
              <w:rPr>
                <w:sz w:val="22"/>
              </w:rPr>
            </w:pPr>
            <w:r>
              <w:rPr>
                <w:sz w:val="22"/>
              </w:rPr>
              <w:t>Котельная</w:t>
            </w:r>
            <w:r w:rsidR="00D4116F" w:rsidRPr="00A5746B">
              <w:rPr>
                <w:sz w:val="22"/>
              </w:rPr>
              <w:t xml:space="preserve"> (с.Пудем, ул. Горьк</w:t>
            </w:r>
            <w:r w:rsidR="00D4116F" w:rsidRPr="00A5746B">
              <w:rPr>
                <w:sz w:val="22"/>
              </w:rPr>
              <w:t>о</w:t>
            </w:r>
            <w:r w:rsidR="00D4116F" w:rsidRPr="00A5746B">
              <w:rPr>
                <w:sz w:val="22"/>
              </w:rPr>
              <w:t>го, 49а, А)</w:t>
            </w:r>
          </w:p>
        </w:tc>
        <w:tc>
          <w:tcPr>
            <w:tcW w:w="697" w:type="pct"/>
            <w:shd w:val="clear" w:color="auto" w:fill="auto"/>
            <w:vAlign w:val="center"/>
          </w:tcPr>
          <w:p w:rsidR="00D4116F" w:rsidRPr="00A5746B" w:rsidRDefault="00D4116F">
            <w:pPr>
              <w:jc w:val="center"/>
              <w:rPr>
                <w:sz w:val="22"/>
                <w:szCs w:val="24"/>
              </w:rPr>
            </w:pPr>
            <w:r w:rsidRPr="00A5746B">
              <w:rPr>
                <w:sz w:val="22"/>
              </w:rPr>
              <w:t>уголь</w:t>
            </w:r>
          </w:p>
        </w:tc>
        <w:tc>
          <w:tcPr>
            <w:tcW w:w="1407" w:type="pct"/>
            <w:vAlign w:val="center"/>
          </w:tcPr>
          <w:p w:rsidR="00D4116F" w:rsidRPr="00A5746B" w:rsidRDefault="00D4116F">
            <w:pPr>
              <w:jc w:val="center"/>
              <w:rPr>
                <w:sz w:val="20"/>
                <w:szCs w:val="20"/>
              </w:rPr>
            </w:pPr>
            <w:r w:rsidRPr="00A5746B">
              <w:rPr>
                <w:sz w:val="20"/>
                <w:szCs w:val="20"/>
              </w:rPr>
              <w:t>181,4</w:t>
            </w:r>
          </w:p>
        </w:tc>
        <w:tc>
          <w:tcPr>
            <w:tcW w:w="797" w:type="pct"/>
            <w:vAlign w:val="center"/>
          </w:tcPr>
          <w:p w:rsidR="00D4116F" w:rsidRPr="00A5746B" w:rsidRDefault="00D4116F">
            <w:pPr>
              <w:jc w:val="center"/>
              <w:rPr>
                <w:sz w:val="20"/>
                <w:szCs w:val="20"/>
              </w:rPr>
            </w:pPr>
            <w:r w:rsidRPr="00A5746B">
              <w:rPr>
                <w:sz w:val="20"/>
                <w:szCs w:val="20"/>
              </w:rPr>
              <w:t>136,8</w:t>
            </w:r>
          </w:p>
        </w:tc>
      </w:tr>
      <w:tr w:rsidR="00D4116F" w:rsidRPr="00A5746B" w:rsidTr="006469FF">
        <w:trPr>
          <w:cantSplit/>
        </w:trPr>
        <w:tc>
          <w:tcPr>
            <w:tcW w:w="348" w:type="pct"/>
            <w:vAlign w:val="center"/>
          </w:tcPr>
          <w:p w:rsidR="00D4116F" w:rsidRPr="00A5746B" w:rsidRDefault="00D4116F" w:rsidP="00D4116F">
            <w:pPr>
              <w:pStyle w:val="ab"/>
              <w:jc w:val="center"/>
              <w:rPr>
                <w:sz w:val="22"/>
                <w:szCs w:val="22"/>
              </w:rPr>
            </w:pPr>
            <w:r w:rsidRPr="00A5746B">
              <w:rPr>
                <w:sz w:val="22"/>
                <w:szCs w:val="22"/>
              </w:rPr>
              <w:t>16</w:t>
            </w:r>
          </w:p>
        </w:tc>
        <w:tc>
          <w:tcPr>
            <w:tcW w:w="1751" w:type="pct"/>
            <w:shd w:val="clear" w:color="auto" w:fill="auto"/>
            <w:vAlign w:val="center"/>
          </w:tcPr>
          <w:p w:rsidR="00D4116F" w:rsidRPr="00A5746B" w:rsidRDefault="00D4116F" w:rsidP="00D4116F">
            <w:pPr>
              <w:jc w:val="center"/>
              <w:rPr>
                <w:sz w:val="22"/>
              </w:rPr>
            </w:pPr>
            <w:r w:rsidRPr="00A5746B">
              <w:rPr>
                <w:sz w:val="22"/>
              </w:rPr>
              <w:t>Котельная (с.Никольское, ул. Це</w:t>
            </w:r>
            <w:r w:rsidRPr="00A5746B">
              <w:rPr>
                <w:sz w:val="22"/>
              </w:rPr>
              <w:t>н</w:t>
            </w:r>
            <w:r w:rsidRPr="00A5746B">
              <w:rPr>
                <w:sz w:val="22"/>
              </w:rPr>
              <w:t>тральная, 4)</w:t>
            </w:r>
          </w:p>
        </w:tc>
        <w:tc>
          <w:tcPr>
            <w:tcW w:w="697" w:type="pct"/>
            <w:shd w:val="clear" w:color="auto" w:fill="auto"/>
            <w:vAlign w:val="center"/>
          </w:tcPr>
          <w:p w:rsidR="00D4116F" w:rsidRPr="00A5746B" w:rsidRDefault="00D4116F">
            <w:pPr>
              <w:jc w:val="center"/>
              <w:rPr>
                <w:sz w:val="22"/>
                <w:szCs w:val="24"/>
              </w:rPr>
            </w:pPr>
            <w:r w:rsidRPr="00A5746B">
              <w:rPr>
                <w:sz w:val="22"/>
              </w:rPr>
              <w:t>уголь</w:t>
            </w:r>
          </w:p>
        </w:tc>
        <w:tc>
          <w:tcPr>
            <w:tcW w:w="1407" w:type="pct"/>
            <w:vAlign w:val="center"/>
          </w:tcPr>
          <w:p w:rsidR="00D4116F" w:rsidRPr="00A5746B" w:rsidRDefault="00D4116F">
            <w:pPr>
              <w:jc w:val="center"/>
              <w:rPr>
                <w:sz w:val="20"/>
                <w:szCs w:val="20"/>
              </w:rPr>
            </w:pPr>
            <w:r w:rsidRPr="00A5746B">
              <w:rPr>
                <w:sz w:val="20"/>
                <w:szCs w:val="20"/>
              </w:rPr>
              <w:t>127,0</w:t>
            </w:r>
          </w:p>
        </w:tc>
        <w:tc>
          <w:tcPr>
            <w:tcW w:w="797" w:type="pct"/>
            <w:vAlign w:val="center"/>
          </w:tcPr>
          <w:p w:rsidR="00D4116F" w:rsidRPr="00A5746B" w:rsidRDefault="00D4116F">
            <w:pPr>
              <w:jc w:val="center"/>
              <w:rPr>
                <w:sz w:val="20"/>
                <w:szCs w:val="20"/>
              </w:rPr>
            </w:pPr>
            <w:r w:rsidRPr="00A5746B">
              <w:rPr>
                <w:sz w:val="20"/>
                <w:szCs w:val="20"/>
              </w:rPr>
              <w:t>95,7</w:t>
            </w:r>
          </w:p>
        </w:tc>
      </w:tr>
      <w:tr w:rsidR="00D4116F" w:rsidRPr="00A5746B" w:rsidTr="006469FF">
        <w:trPr>
          <w:cantSplit/>
        </w:trPr>
        <w:tc>
          <w:tcPr>
            <w:tcW w:w="348" w:type="pct"/>
            <w:vAlign w:val="center"/>
          </w:tcPr>
          <w:p w:rsidR="00D4116F" w:rsidRPr="00A5746B" w:rsidRDefault="00D4116F" w:rsidP="00D4116F">
            <w:pPr>
              <w:pStyle w:val="ab"/>
              <w:jc w:val="center"/>
              <w:rPr>
                <w:sz w:val="22"/>
                <w:szCs w:val="22"/>
              </w:rPr>
            </w:pPr>
            <w:r w:rsidRPr="00A5746B">
              <w:rPr>
                <w:sz w:val="22"/>
                <w:szCs w:val="22"/>
              </w:rPr>
              <w:t>17</w:t>
            </w:r>
          </w:p>
        </w:tc>
        <w:tc>
          <w:tcPr>
            <w:tcW w:w="1751" w:type="pct"/>
            <w:shd w:val="clear" w:color="auto" w:fill="auto"/>
            <w:vAlign w:val="center"/>
          </w:tcPr>
          <w:p w:rsidR="00D4116F" w:rsidRPr="00A5746B" w:rsidRDefault="00D4116F" w:rsidP="00D4116F">
            <w:pPr>
              <w:jc w:val="center"/>
              <w:rPr>
                <w:sz w:val="22"/>
              </w:rPr>
            </w:pPr>
            <w:r w:rsidRPr="00A5746B">
              <w:rPr>
                <w:sz w:val="22"/>
              </w:rPr>
              <w:t>Котельная (с.Елово, ул. Школьная, 11а)</w:t>
            </w:r>
          </w:p>
        </w:tc>
        <w:tc>
          <w:tcPr>
            <w:tcW w:w="697" w:type="pct"/>
            <w:shd w:val="clear" w:color="auto" w:fill="auto"/>
            <w:vAlign w:val="center"/>
          </w:tcPr>
          <w:p w:rsidR="00D4116F" w:rsidRPr="00A5746B" w:rsidRDefault="00D4116F">
            <w:pPr>
              <w:jc w:val="center"/>
              <w:rPr>
                <w:sz w:val="22"/>
                <w:szCs w:val="24"/>
              </w:rPr>
            </w:pPr>
            <w:r w:rsidRPr="00A5746B">
              <w:rPr>
                <w:sz w:val="22"/>
              </w:rPr>
              <w:t>уголь</w:t>
            </w:r>
          </w:p>
        </w:tc>
        <w:tc>
          <w:tcPr>
            <w:tcW w:w="1407" w:type="pct"/>
            <w:vAlign w:val="center"/>
          </w:tcPr>
          <w:p w:rsidR="00D4116F" w:rsidRPr="00A5746B" w:rsidRDefault="00D4116F">
            <w:pPr>
              <w:jc w:val="center"/>
              <w:rPr>
                <w:sz w:val="20"/>
                <w:szCs w:val="20"/>
              </w:rPr>
            </w:pPr>
            <w:r w:rsidRPr="00A5746B">
              <w:rPr>
                <w:sz w:val="20"/>
                <w:szCs w:val="20"/>
              </w:rPr>
              <w:t>107,9</w:t>
            </w:r>
          </w:p>
        </w:tc>
        <w:tc>
          <w:tcPr>
            <w:tcW w:w="797" w:type="pct"/>
            <w:vAlign w:val="center"/>
          </w:tcPr>
          <w:p w:rsidR="00D4116F" w:rsidRPr="00A5746B" w:rsidRDefault="00D4116F">
            <w:pPr>
              <w:jc w:val="center"/>
              <w:rPr>
                <w:sz w:val="20"/>
                <w:szCs w:val="20"/>
              </w:rPr>
            </w:pPr>
            <w:r w:rsidRPr="00A5746B">
              <w:rPr>
                <w:sz w:val="20"/>
                <w:szCs w:val="20"/>
              </w:rPr>
              <w:t>81,3</w:t>
            </w:r>
          </w:p>
        </w:tc>
      </w:tr>
      <w:tr w:rsidR="00D4116F" w:rsidRPr="00A5746B" w:rsidTr="006469FF">
        <w:trPr>
          <w:cantSplit/>
        </w:trPr>
        <w:tc>
          <w:tcPr>
            <w:tcW w:w="348" w:type="pct"/>
            <w:vAlign w:val="center"/>
          </w:tcPr>
          <w:p w:rsidR="00D4116F" w:rsidRPr="00A5746B" w:rsidRDefault="00D4116F" w:rsidP="00D4116F">
            <w:pPr>
              <w:pStyle w:val="ab"/>
              <w:jc w:val="center"/>
              <w:rPr>
                <w:sz w:val="22"/>
                <w:szCs w:val="22"/>
              </w:rPr>
            </w:pPr>
            <w:r w:rsidRPr="00A5746B">
              <w:rPr>
                <w:sz w:val="22"/>
                <w:szCs w:val="22"/>
              </w:rPr>
              <w:t>18</w:t>
            </w:r>
          </w:p>
        </w:tc>
        <w:tc>
          <w:tcPr>
            <w:tcW w:w="1751" w:type="pct"/>
            <w:shd w:val="clear" w:color="auto" w:fill="auto"/>
            <w:vAlign w:val="center"/>
          </w:tcPr>
          <w:p w:rsidR="00D4116F" w:rsidRPr="00A5746B" w:rsidRDefault="00D4116F" w:rsidP="00D4116F">
            <w:pPr>
              <w:jc w:val="center"/>
              <w:rPr>
                <w:sz w:val="22"/>
              </w:rPr>
            </w:pPr>
            <w:r w:rsidRPr="00A5746B">
              <w:rPr>
                <w:sz w:val="22"/>
              </w:rPr>
              <w:t>Котельная (п.Яр, ул. Пролета</w:t>
            </w:r>
            <w:r w:rsidRPr="00A5746B">
              <w:rPr>
                <w:sz w:val="22"/>
              </w:rPr>
              <w:t>р</w:t>
            </w:r>
            <w:r w:rsidRPr="00A5746B">
              <w:rPr>
                <w:sz w:val="22"/>
              </w:rPr>
              <w:t>ская, 14)</w:t>
            </w:r>
          </w:p>
        </w:tc>
        <w:tc>
          <w:tcPr>
            <w:tcW w:w="697" w:type="pct"/>
            <w:shd w:val="clear" w:color="auto" w:fill="auto"/>
            <w:vAlign w:val="center"/>
          </w:tcPr>
          <w:p w:rsidR="00D4116F" w:rsidRPr="00A5746B" w:rsidRDefault="00D4116F">
            <w:pPr>
              <w:jc w:val="center"/>
              <w:rPr>
                <w:sz w:val="22"/>
                <w:szCs w:val="24"/>
              </w:rPr>
            </w:pPr>
            <w:r w:rsidRPr="00A5746B">
              <w:rPr>
                <w:sz w:val="22"/>
              </w:rPr>
              <w:t>пеллеты</w:t>
            </w:r>
          </w:p>
        </w:tc>
        <w:tc>
          <w:tcPr>
            <w:tcW w:w="1407" w:type="pct"/>
            <w:vAlign w:val="center"/>
          </w:tcPr>
          <w:p w:rsidR="00D4116F" w:rsidRPr="00A5746B" w:rsidRDefault="00D4116F">
            <w:pPr>
              <w:jc w:val="center"/>
              <w:rPr>
                <w:sz w:val="20"/>
                <w:szCs w:val="20"/>
              </w:rPr>
            </w:pPr>
            <w:r w:rsidRPr="00A5746B">
              <w:rPr>
                <w:sz w:val="20"/>
                <w:szCs w:val="20"/>
              </w:rPr>
              <w:t>24,24</w:t>
            </w:r>
          </w:p>
        </w:tc>
        <w:tc>
          <w:tcPr>
            <w:tcW w:w="797" w:type="pct"/>
            <w:vAlign w:val="center"/>
          </w:tcPr>
          <w:p w:rsidR="00D4116F" w:rsidRPr="00A5746B" w:rsidRDefault="00D4116F">
            <w:pPr>
              <w:jc w:val="center"/>
              <w:rPr>
                <w:sz w:val="20"/>
                <w:szCs w:val="20"/>
              </w:rPr>
            </w:pPr>
            <w:r w:rsidRPr="00A5746B">
              <w:rPr>
                <w:sz w:val="20"/>
                <w:szCs w:val="20"/>
              </w:rPr>
              <w:t>15,1</w:t>
            </w:r>
          </w:p>
        </w:tc>
      </w:tr>
      <w:tr w:rsidR="00D4116F" w:rsidRPr="00A5746B" w:rsidTr="006469FF">
        <w:trPr>
          <w:cantSplit/>
        </w:trPr>
        <w:tc>
          <w:tcPr>
            <w:tcW w:w="348" w:type="pct"/>
            <w:vAlign w:val="center"/>
          </w:tcPr>
          <w:p w:rsidR="00D4116F" w:rsidRPr="00A5746B" w:rsidRDefault="00D4116F" w:rsidP="00D4116F">
            <w:pPr>
              <w:pStyle w:val="ab"/>
              <w:jc w:val="center"/>
              <w:rPr>
                <w:sz w:val="22"/>
                <w:szCs w:val="22"/>
              </w:rPr>
            </w:pPr>
            <w:r w:rsidRPr="00A5746B">
              <w:rPr>
                <w:sz w:val="22"/>
                <w:szCs w:val="22"/>
              </w:rPr>
              <w:t>19</w:t>
            </w:r>
          </w:p>
        </w:tc>
        <w:tc>
          <w:tcPr>
            <w:tcW w:w="1751" w:type="pct"/>
            <w:shd w:val="clear" w:color="auto" w:fill="auto"/>
            <w:vAlign w:val="center"/>
          </w:tcPr>
          <w:p w:rsidR="00D4116F" w:rsidRPr="00A5746B" w:rsidRDefault="00D4116F" w:rsidP="00D4116F">
            <w:pPr>
              <w:jc w:val="center"/>
              <w:rPr>
                <w:sz w:val="22"/>
              </w:rPr>
            </w:pPr>
            <w:r w:rsidRPr="00A5746B">
              <w:rPr>
                <w:sz w:val="22"/>
              </w:rPr>
              <w:t>Котельная (п. Яр, пер. Яр-пост, 1-1а)</w:t>
            </w:r>
          </w:p>
        </w:tc>
        <w:tc>
          <w:tcPr>
            <w:tcW w:w="697" w:type="pct"/>
            <w:shd w:val="clear" w:color="auto" w:fill="auto"/>
            <w:vAlign w:val="center"/>
          </w:tcPr>
          <w:p w:rsidR="00D4116F" w:rsidRPr="00A5746B" w:rsidRDefault="00D4116F">
            <w:pPr>
              <w:jc w:val="center"/>
              <w:rPr>
                <w:sz w:val="22"/>
                <w:szCs w:val="20"/>
              </w:rPr>
            </w:pPr>
            <w:r w:rsidRPr="00A5746B">
              <w:rPr>
                <w:sz w:val="22"/>
                <w:szCs w:val="20"/>
              </w:rPr>
              <w:t>уголь</w:t>
            </w:r>
          </w:p>
        </w:tc>
        <w:tc>
          <w:tcPr>
            <w:tcW w:w="1407" w:type="pct"/>
            <w:vAlign w:val="center"/>
          </w:tcPr>
          <w:p w:rsidR="00D4116F" w:rsidRPr="00A5746B" w:rsidRDefault="00D4116F">
            <w:pPr>
              <w:jc w:val="center"/>
              <w:rPr>
                <w:sz w:val="20"/>
                <w:szCs w:val="20"/>
              </w:rPr>
            </w:pPr>
            <w:r w:rsidRPr="00A5746B">
              <w:rPr>
                <w:sz w:val="20"/>
                <w:szCs w:val="20"/>
              </w:rPr>
              <w:t>606,77</w:t>
            </w:r>
          </w:p>
        </w:tc>
        <w:tc>
          <w:tcPr>
            <w:tcW w:w="797" w:type="pct"/>
            <w:vAlign w:val="center"/>
          </w:tcPr>
          <w:p w:rsidR="00D4116F" w:rsidRPr="00A5746B" w:rsidRDefault="00D4116F">
            <w:pPr>
              <w:jc w:val="center"/>
              <w:rPr>
                <w:sz w:val="20"/>
                <w:szCs w:val="20"/>
              </w:rPr>
            </w:pPr>
            <w:r w:rsidRPr="00A5746B">
              <w:rPr>
                <w:sz w:val="20"/>
                <w:szCs w:val="20"/>
              </w:rPr>
              <w:t>455,08</w:t>
            </w:r>
          </w:p>
        </w:tc>
      </w:tr>
    </w:tbl>
    <w:p w:rsidR="00A935BB" w:rsidRPr="00A5746B" w:rsidRDefault="00A935BB">
      <w:pPr>
        <w:sectPr w:rsidR="00A935BB" w:rsidRPr="00A5746B" w:rsidSect="006469FF">
          <w:pgSz w:w="11906" w:h="16838"/>
          <w:pgMar w:top="1134" w:right="851" w:bottom="1134" w:left="1134" w:header="708" w:footer="708" w:gutter="0"/>
          <w:cols w:space="708"/>
          <w:docGrid w:linePitch="360"/>
        </w:sectPr>
      </w:pPr>
    </w:p>
    <w:p w:rsidR="00AB0258" w:rsidRPr="00A5746B" w:rsidRDefault="00145BBA" w:rsidP="0006129B">
      <w:pPr>
        <w:pStyle w:val="30"/>
        <w:spacing w:line="240" w:lineRule="auto"/>
        <w:rPr>
          <w:lang w:eastAsia="ru-RU"/>
        </w:rPr>
      </w:pPr>
      <w:bookmarkStart w:id="91" w:name="_Toc121588461"/>
      <w:r w:rsidRPr="00A5746B">
        <w:rPr>
          <w:lang w:eastAsia="ru-RU"/>
        </w:rPr>
        <w:lastRenderedPageBreak/>
        <w:t>8.2 О</w:t>
      </w:r>
      <w:r w:rsidR="005E5DE4" w:rsidRPr="00A5746B">
        <w:rPr>
          <w:lang w:eastAsia="ru-RU"/>
        </w:rPr>
        <w:t>писание видов резервного и аварийного топлива и возможности их обеспечения в соответствии с нормативными требованиями</w:t>
      </w:r>
      <w:bookmarkEnd w:id="91"/>
    </w:p>
    <w:p w:rsidR="00010A90" w:rsidRPr="00A5746B" w:rsidRDefault="00010A90" w:rsidP="0006129B">
      <w:pPr>
        <w:tabs>
          <w:tab w:val="left" w:pos="0"/>
        </w:tabs>
        <w:ind w:firstLine="709"/>
        <w:rPr>
          <w:rFonts w:eastAsia="Times New Roman"/>
          <w:bCs/>
          <w:szCs w:val="24"/>
          <w:lang w:eastAsia="ru-RU"/>
        </w:rPr>
      </w:pPr>
      <w:r w:rsidRPr="00A5746B">
        <w:rPr>
          <w:rFonts w:eastAsia="Times New Roman"/>
          <w:bCs/>
          <w:szCs w:val="24"/>
          <w:lang w:eastAsia="ru-RU"/>
        </w:rPr>
        <w:t xml:space="preserve">Характеристика основного и резервного топлива котельной приведена в таблице </w:t>
      </w:r>
      <w:r w:rsidR="00A5746B">
        <w:rPr>
          <w:rFonts w:eastAsia="Times New Roman"/>
          <w:bCs/>
          <w:szCs w:val="24"/>
          <w:lang w:eastAsia="ru-RU"/>
        </w:rPr>
        <w:t>28</w:t>
      </w:r>
      <w:r w:rsidR="00685EC3" w:rsidRPr="00A5746B">
        <w:rPr>
          <w:rFonts w:eastAsia="Times New Roman"/>
          <w:bCs/>
          <w:szCs w:val="24"/>
          <w:lang w:eastAsia="ru-RU"/>
        </w:rPr>
        <w:t>.</w:t>
      </w:r>
    </w:p>
    <w:p w:rsidR="00F63CDD" w:rsidRPr="00A5746B" w:rsidRDefault="00F63CDD" w:rsidP="0006129B">
      <w:pPr>
        <w:tabs>
          <w:tab w:val="left" w:pos="0"/>
        </w:tabs>
        <w:ind w:firstLine="709"/>
        <w:rPr>
          <w:rFonts w:eastAsia="Times New Roman"/>
          <w:bCs/>
          <w:szCs w:val="24"/>
          <w:lang w:eastAsia="ru-RU"/>
        </w:rPr>
      </w:pPr>
    </w:p>
    <w:p w:rsidR="00010A90" w:rsidRPr="00A5746B" w:rsidRDefault="00010A90" w:rsidP="0006129B">
      <w:pPr>
        <w:pStyle w:val="aff9"/>
        <w:spacing w:line="240" w:lineRule="auto"/>
        <w:rPr>
          <w:rFonts w:eastAsia="Times New Roman"/>
          <w:szCs w:val="24"/>
          <w:lang w:eastAsia="ru-RU"/>
        </w:rPr>
      </w:pPr>
      <w:r w:rsidRPr="00A5746B">
        <w:t xml:space="preserve">Таблица </w:t>
      </w:r>
      <w:r w:rsidR="008A3CE6" w:rsidRPr="00A5746B">
        <w:fldChar w:fldCharType="begin"/>
      </w:r>
      <w:r w:rsidR="006972A4" w:rsidRPr="00A5746B">
        <w:instrText xml:space="preserve"> SEQ Таблица \* ARABIC </w:instrText>
      </w:r>
      <w:r w:rsidR="008A3CE6" w:rsidRPr="00A5746B">
        <w:fldChar w:fldCharType="separate"/>
      </w:r>
      <w:r w:rsidR="00A5746B" w:rsidRPr="00A5746B">
        <w:rPr>
          <w:noProof/>
        </w:rPr>
        <w:t>28</w:t>
      </w:r>
      <w:r w:rsidR="008A3CE6" w:rsidRPr="00A5746B">
        <w:rPr>
          <w:noProof/>
        </w:rPr>
        <w:fldChar w:fldCharType="end"/>
      </w:r>
      <w:r w:rsidRPr="00A5746B">
        <w:t xml:space="preserve"> – Описание видов используемого топлива</w:t>
      </w:r>
    </w:p>
    <w:tbl>
      <w:tblPr>
        <w:tblW w:w="5000" w:type="pct"/>
        <w:jc w:val="center"/>
        <w:tblLook w:val="04A0" w:firstRow="1" w:lastRow="0" w:firstColumn="1" w:lastColumn="0" w:noHBand="0" w:noVBand="1"/>
      </w:tblPr>
      <w:tblGrid>
        <w:gridCol w:w="634"/>
        <w:gridCol w:w="5160"/>
        <w:gridCol w:w="1863"/>
        <w:gridCol w:w="2480"/>
      </w:tblGrid>
      <w:tr w:rsidR="00873E8F" w:rsidRPr="00A5746B" w:rsidTr="00A935BB">
        <w:trPr>
          <w:cantSplit/>
          <w:tblHeader/>
          <w:jc w:val="center"/>
        </w:trPr>
        <w:tc>
          <w:tcPr>
            <w:tcW w:w="313" w:type="pct"/>
            <w:vMerge w:val="restart"/>
            <w:tcBorders>
              <w:top w:val="single" w:sz="4" w:space="0" w:color="auto"/>
              <w:left w:val="single" w:sz="4" w:space="0" w:color="auto"/>
              <w:right w:val="single" w:sz="4" w:space="0" w:color="auto"/>
            </w:tcBorders>
            <w:shd w:val="clear" w:color="auto" w:fill="auto"/>
            <w:vAlign w:val="center"/>
            <w:hideMark/>
          </w:tcPr>
          <w:p w:rsidR="00010A90" w:rsidRPr="00A5746B" w:rsidRDefault="00010A90" w:rsidP="0006129B">
            <w:pPr>
              <w:jc w:val="center"/>
              <w:rPr>
                <w:rFonts w:eastAsia="Times New Roman"/>
                <w:sz w:val="22"/>
                <w:lang w:eastAsia="ru-RU"/>
              </w:rPr>
            </w:pPr>
            <w:r w:rsidRPr="00A5746B">
              <w:rPr>
                <w:rFonts w:eastAsia="Times New Roman"/>
                <w:sz w:val="22"/>
                <w:lang w:eastAsia="ru-RU"/>
              </w:rPr>
              <w:t>№ п/п</w:t>
            </w:r>
          </w:p>
        </w:tc>
        <w:tc>
          <w:tcPr>
            <w:tcW w:w="2545" w:type="pct"/>
            <w:vMerge w:val="restart"/>
            <w:tcBorders>
              <w:top w:val="single" w:sz="4" w:space="0" w:color="auto"/>
              <w:left w:val="nil"/>
              <w:right w:val="single" w:sz="4" w:space="0" w:color="auto"/>
            </w:tcBorders>
            <w:shd w:val="clear" w:color="auto" w:fill="auto"/>
            <w:vAlign w:val="center"/>
            <w:hideMark/>
          </w:tcPr>
          <w:p w:rsidR="00010A90" w:rsidRPr="00A5746B" w:rsidRDefault="00010A90" w:rsidP="0006129B">
            <w:pPr>
              <w:jc w:val="center"/>
              <w:rPr>
                <w:rFonts w:eastAsia="Times New Roman"/>
                <w:sz w:val="22"/>
                <w:lang w:eastAsia="ru-RU"/>
              </w:rPr>
            </w:pPr>
            <w:r w:rsidRPr="00A5746B">
              <w:rPr>
                <w:rFonts w:eastAsia="Times New Roman"/>
                <w:sz w:val="22"/>
                <w:lang w:eastAsia="ru-RU"/>
              </w:rPr>
              <w:t>Наименование источника</w:t>
            </w:r>
          </w:p>
        </w:tc>
        <w:tc>
          <w:tcPr>
            <w:tcW w:w="2142" w:type="pct"/>
            <w:gridSpan w:val="2"/>
            <w:tcBorders>
              <w:top w:val="single" w:sz="4" w:space="0" w:color="auto"/>
              <w:left w:val="nil"/>
              <w:bottom w:val="single" w:sz="4" w:space="0" w:color="auto"/>
              <w:right w:val="single" w:sz="4" w:space="0" w:color="auto"/>
            </w:tcBorders>
            <w:shd w:val="clear" w:color="auto" w:fill="auto"/>
            <w:vAlign w:val="center"/>
            <w:hideMark/>
          </w:tcPr>
          <w:p w:rsidR="00010A90" w:rsidRPr="00A5746B" w:rsidRDefault="00010A90" w:rsidP="0006129B">
            <w:pPr>
              <w:jc w:val="center"/>
              <w:rPr>
                <w:rFonts w:eastAsia="Times New Roman"/>
                <w:sz w:val="22"/>
                <w:lang w:eastAsia="ru-RU"/>
              </w:rPr>
            </w:pPr>
            <w:r w:rsidRPr="00A5746B">
              <w:rPr>
                <w:rFonts w:eastAsia="Times New Roman"/>
                <w:sz w:val="22"/>
                <w:lang w:eastAsia="ru-RU"/>
              </w:rPr>
              <w:t>Ви</w:t>
            </w:r>
            <w:r w:rsidR="000E2361" w:rsidRPr="00A5746B">
              <w:rPr>
                <w:rFonts w:eastAsia="Times New Roman"/>
                <w:sz w:val="22"/>
                <w:lang w:eastAsia="ru-RU"/>
              </w:rPr>
              <w:t>д</w:t>
            </w:r>
            <w:r w:rsidR="00787B99" w:rsidRPr="00A5746B">
              <w:rPr>
                <w:rFonts w:eastAsia="Times New Roman"/>
                <w:sz w:val="22"/>
                <w:lang w:eastAsia="ru-RU"/>
              </w:rPr>
              <w:t xml:space="preserve"> </w:t>
            </w:r>
            <w:r w:rsidRPr="00A5746B">
              <w:rPr>
                <w:rFonts w:eastAsia="Times New Roman"/>
                <w:sz w:val="22"/>
                <w:lang w:eastAsia="ru-RU"/>
              </w:rPr>
              <w:t>топлива</w:t>
            </w:r>
          </w:p>
        </w:tc>
      </w:tr>
      <w:tr w:rsidR="00873E8F" w:rsidRPr="00A5746B" w:rsidTr="00A935BB">
        <w:trPr>
          <w:cantSplit/>
          <w:tblHeader/>
          <w:jc w:val="center"/>
        </w:trPr>
        <w:tc>
          <w:tcPr>
            <w:tcW w:w="313" w:type="pct"/>
            <w:vMerge/>
            <w:tcBorders>
              <w:left w:val="single" w:sz="4" w:space="0" w:color="auto"/>
              <w:bottom w:val="single" w:sz="4" w:space="0" w:color="auto"/>
              <w:right w:val="single" w:sz="4" w:space="0" w:color="auto"/>
            </w:tcBorders>
            <w:shd w:val="clear" w:color="auto" w:fill="auto"/>
            <w:vAlign w:val="center"/>
          </w:tcPr>
          <w:p w:rsidR="00010A90" w:rsidRPr="00A5746B" w:rsidRDefault="00010A90" w:rsidP="0006129B">
            <w:pPr>
              <w:jc w:val="center"/>
              <w:rPr>
                <w:rFonts w:eastAsia="Times New Roman"/>
                <w:sz w:val="22"/>
                <w:lang w:eastAsia="ru-RU"/>
              </w:rPr>
            </w:pPr>
          </w:p>
        </w:tc>
        <w:tc>
          <w:tcPr>
            <w:tcW w:w="2545" w:type="pct"/>
            <w:vMerge/>
            <w:tcBorders>
              <w:left w:val="nil"/>
              <w:bottom w:val="single" w:sz="4" w:space="0" w:color="auto"/>
              <w:right w:val="single" w:sz="4" w:space="0" w:color="auto"/>
            </w:tcBorders>
            <w:shd w:val="clear" w:color="000000" w:fill="FFFFFF"/>
            <w:vAlign w:val="center"/>
          </w:tcPr>
          <w:p w:rsidR="00010A90" w:rsidRPr="00A5746B" w:rsidRDefault="00010A90" w:rsidP="0006129B">
            <w:pPr>
              <w:jc w:val="left"/>
              <w:rPr>
                <w:rFonts w:eastAsia="Times New Roman"/>
                <w:sz w:val="22"/>
                <w:lang w:eastAsia="ru-RU"/>
              </w:rPr>
            </w:pPr>
          </w:p>
        </w:tc>
        <w:tc>
          <w:tcPr>
            <w:tcW w:w="919" w:type="pct"/>
            <w:tcBorders>
              <w:top w:val="nil"/>
              <w:left w:val="nil"/>
              <w:bottom w:val="single" w:sz="4" w:space="0" w:color="auto"/>
              <w:right w:val="single" w:sz="4" w:space="0" w:color="auto"/>
            </w:tcBorders>
            <w:shd w:val="clear" w:color="auto" w:fill="auto"/>
            <w:vAlign w:val="center"/>
          </w:tcPr>
          <w:p w:rsidR="00010A90" w:rsidRPr="00A5746B" w:rsidRDefault="00010A90" w:rsidP="0006129B">
            <w:pPr>
              <w:jc w:val="center"/>
              <w:rPr>
                <w:rFonts w:eastAsia="Times New Roman"/>
                <w:sz w:val="22"/>
                <w:lang w:eastAsia="ru-RU"/>
              </w:rPr>
            </w:pPr>
            <w:r w:rsidRPr="00A5746B">
              <w:rPr>
                <w:rFonts w:eastAsia="Times New Roman"/>
                <w:sz w:val="22"/>
                <w:lang w:eastAsia="ru-RU"/>
              </w:rPr>
              <w:t>основное</w:t>
            </w:r>
          </w:p>
        </w:tc>
        <w:tc>
          <w:tcPr>
            <w:tcW w:w="1223" w:type="pct"/>
            <w:tcBorders>
              <w:top w:val="nil"/>
              <w:left w:val="nil"/>
              <w:bottom w:val="single" w:sz="4" w:space="0" w:color="auto"/>
              <w:right w:val="single" w:sz="4" w:space="0" w:color="auto"/>
            </w:tcBorders>
            <w:shd w:val="clear" w:color="auto" w:fill="auto"/>
            <w:vAlign w:val="bottom"/>
          </w:tcPr>
          <w:p w:rsidR="00010A90" w:rsidRPr="00A5746B" w:rsidRDefault="00010A90" w:rsidP="0006129B">
            <w:pPr>
              <w:jc w:val="center"/>
              <w:rPr>
                <w:rFonts w:eastAsia="Times New Roman"/>
                <w:sz w:val="22"/>
                <w:lang w:eastAsia="ru-RU"/>
              </w:rPr>
            </w:pPr>
            <w:r w:rsidRPr="00A5746B">
              <w:rPr>
                <w:rFonts w:eastAsia="Times New Roman"/>
                <w:sz w:val="22"/>
                <w:lang w:eastAsia="ru-RU"/>
              </w:rPr>
              <w:t>Резервное/аварийное</w:t>
            </w:r>
          </w:p>
        </w:tc>
      </w:tr>
      <w:tr w:rsidR="00A62097" w:rsidRPr="00A5746B" w:rsidTr="00A935BB">
        <w:trPr>
          <w:cantSplit/>
          <w:jc w:val="center"/>
        </w:trPr>
        <w:tc>
          <w:tcPr>
            <w:tcW w:w="313" w:type="pct"/>
            <w:tcBorders>
              <w:top w:val="nil"/>
              <w:left w:val="single" w:sz="4" w:space="0" w:color="auto"/>
              <w:bottom w:val="single" w:sz="4" w:space="0" w:color="auto"/>
              <w:right w:val="single" w:sz="4" w:space="0" w:color="auto"/>
            </w:tcBorders>
            <w:shd w:val="clear" w:color="auto" w:fill="auto"/>
            <w:vAlign w:val="center"/>
            <w:hideMark/>
          </w:tcPr>
          <w:p w:rsidR="00A62097" w:rsidRPr="00A5746B" w:rsidRDefault="00A62097" w:rsidP="00215921">
            <w:pPr>
              <w:pStyle w:val="ab"/>
              <w:jc w:val="center"/>
              <w:rPr>
                <w:sz w:val="22"/>
                <w:szCs w:val="22"/>
              </w:rPr>
            </w:pPr>
            <w:r w:rsidRPr="00A5746B">
              <w:rPr>
                <w:sz w:val="22"/>
                <w:szCs w:val="22"/>
              </w:rPr>
              <w:t>1</w:t>
            </w:r>
          </w:p>
        </w:tc>
        <w:tc>
          <w:tcPr>
            <w:tcW w:w="2545" w:type="pct"/>
            <w:tcBorders>
              <w:top w:val="nil"/>
              <w:left w:val="nil"/>
              <w:bottom w:val="single" w:sz="4" w:space="0" w:color="auto"/>
              <w:right w:val="single" w:sz="4" w:space="0" w:color="auto"/>
            </w:tcBorders>
            <w:shd w:val="clear" w:color="000000" w:fill="FFFFFF"/>
            <w:vAlign w:val="center"/>
          </w:tcPr>
          <w:p w:rsidR="00A62097" w:rsidRPr="00A5746B" w:rsidRDefault="00A62097" w:rsidP="00215921">
            <w:pPr>
              <w:jc w:val="center"/>
              <w:rPr>
                <w:sz w:val="22"/>
              </w:rPr>
            </w:pPr>
            <w:r w:rsidRPr="00A5746B">
              <w:rPr>
                <w:sz w:val="22"/>
              </w:rPr>
              <w:t>Котельная (п. Яр, ул. Школьная, 6а)</w:t>
            </w:r>
          </w:p>
        </w:tc>
        <w:tc>
          <w:tcPr>
            <w:tcW w:w="919" w:type="pct"/>
            <w:tcBorders>
              <w:top w:val="nil"/>
              <w:left w:val="nil"/>
              <w:bottom w:val="single" w:sz="4" w:space="0" w:color="auto"/>
              <w:right w:val="single" w:sz="4" w:space="0" w:color="auto"/>
            </w:tcBorders>
            <w:shd w:val="clear" w:color="auto" w:fill="auto"/>
            <w:vAlign w:val="center"/>
          </w:tcPr>
          <w:p w:rsidR="00A62097" w:rsidRPr="00A5746B" w:rsidRDefault="00A62097" w:rsidP="00215921">
            <w:pPr>
              <w:jc w:val="center"/>
              <w:rPr>
                <w:sz w:val="22"/>
                <w:szCs w:val="24"/>
              </w:rPr>
            </w:pPr>
            <w:r w:rsidRPr="00A5746B">
              <w:rPr>
                <w:sz w:val="22"/>
              </w:rPr>
              <w:t>газ</w:t>
            </w:r>
          </w:p>
        </w:tc>
        <w:tc>
          <w:tcPr>
            <w:tcW w:w="1223" w:type="pct"/>
            <w:tcBorders>
              <w:top w:val="nil"/>
              <w:left w:val="nil"/>
              <w:bottom w:val="single" w:sz="4" w:space="0" w:color="auto"/>
              <w:right w:val="single" w:sz="4" w:space="0" w:color="auto"/>
            </w:tcBorders>
            <w:shd w:val="clear" w:color="auto" w:fill="auto"/>
            <w:vAlign w:val="center"/>
          </w:tcPr>
          <w:p w:rsidR="00A62097" w:rsidRPr="00A5746B" w:rsidRDefault="00A62097" w:rsidP="00E0428B">
            <w:pPr>
              <w:jc w:val="center"/>
              <w:rPr>
                <w:sz w:val="22"/>
              </w:rPr>
            </w:pPr>
            <w:r w:rsidRPr="00A5746B">
              <w:rPr>
                <w:sz w:val="22"/>
              </w:rPr>
              <w:t>-</w:t>
            </w:r>
          </w:p>
        </w:tc>
      </w:tr>
      <w:tr w:rsidR="00A62097" w:rsidRPr="00A5746B" w:rsidTr="00A935BB">
        <w:trPr>
          <w:cantSplit/>
          <w:jc w:val="center"/>
        </w:trPr>
        <w:tc>
          <w:tcPr>
            <w:tcW w:w="313" w:type="pct"/>
            <w:tcBorders>
              <w:top w:val="nil"/>
              <w:left w:val="single" w:sz="4" w:space="0" w:color="auto"/>
              <w:bottom w:val="single" w:sz="4" w:space="0" w:color="auto"/>
              <w:right w:val="single" w:sz="4" w:space="0" w:color="auto"/>
            </w:tcBorders>
            <w:shd w:val="clear" w:color="auto" w:fill="auto"/>
            <w:vAlign w:val="center"/>
          </w:tcPr>
          <w:p w:rsidR="00A62097" w:rsidRPr="00A5746B" w:rsidRDefault="00A62097" w:rsidP="00215921">
            <w:pPr>
              <w:pStyle w:val="ab"/>
              <w:jc w:val="center"/>
              <w:rPr>
                <w:sz w:val="22"/>
                <w:szCs w:val="22"/>
              </w:rPr>
            </w:pPr>
            <w:r w:rsidRPr="00A5746B">
              <w:rPr>
                <w:sz w:val="22"/>
                <w:szCs w:val="22"/>
              </w:rPr>
              <w:t>2</w:t>
            </w:r>
          </w:p>
        </w:tc>
        <w:tc>
          <w:tcPr>
            <w:tcW w:w="2545" w:type="pct"/>
            <w:tcBorders>
              <w:top w:val="nil"/>
              <w:left w:val="nil"/>
              <w:bottom w:val="single" w:sz="4" w:space="0" w:color="auto"/>
              <w:right w:val="single" w:sz="4" w:space="0" w:color="auto"/>
            </w:tcBorders>
            <w:shd w:val="clear" w:color="000000" w:fill="FFFFFF"/>
            <w:vAlign w:val="center"/>
          </w:tcPr>
          <w:p w:rsidR="00A62097" w:rsidRPr="00A5746B" w:rsidRDefault="00A62097" w:rsidP="00215921">
            <w:pPr>
              <w:jc w:val="center"/>
              <w:rPr>
                <w:sz w:val="22"/>
              </w:rPr>
            </w:pPr>
            <w:r w:rsidRPr="00A5746B">
              <w:rPr>
                <w:sz w:val="22"/>
              </w:rPr>
              <w:t>Котельная (с.Дизьмино, ул. Школьная, 26а)</w:t>
            </w:r>
          </w:p>
        </w:tc>
        <w:tc>
          <w:tcPr>
            <w:tcW w:w="919" w:type="pct"/>
            <w:tcBorders>
              <w:top w:val="nil"/>
              <w:left w:val="nil"/>
              <w:bottom w:val="single" w:sz="4" w:space="0" w:color="auto"/>
              <w:right w:val="single" w:sz="4" w:space="0" w:color="auto"/>
            </w:tcBorders>
            <w:shd w:val="clear" w:color="auto" w:fill="auto"/>
            <w:vAlign w:val="center"/>
          </w:tcPr>
          <w:p w:rsidR="00A62097" w:rsidRPr="00A5746B" w:rsidRDefault="00A62097" w:rsidP="00215921">
            <w:pPr>
              <w:jc w:val="center"/>
              <w:rPr>
                <w:sz w:val="22"/>
                <w:szCs w:val="24"/>
              </w:rPr>
            </w:pPr>
            <w:r w:rsidRPr="00A5746B">
              <w:rPr>
                <w:sz w:val="22"/>
              </w:rPr>
              <w:t>газ</w:t>
            </w:r>
          </w:p>
        </w:tc>
        <w:tc>
          <w:tcPr>
            <w:tcW w:w="1223" w:type="pct"/>
            <w:tcBorders>
              <w:top w:val="nil"/>
              <w:left w:val="nil"/>
              <w:bottom w:val="single" w:sz="4" w:space="0" w:color="auto"/>
              <w:right w:val="single" w:sz="4" w:space="0" w:color="auto"/>
            </w:tcBorders>
            <w:shd w:val="clear" w:color="auto" w:fill="auto"/>
            <w:vAlign w:val="center"/>
          </w:tcPr>
          <w:p w:rsidR="00A62097" w:rsidRPr="00A5746B" w:rsidRDefault="00A62097" w:rsidP="00E0428B">
            <w:pPr>
              <w:jc w:val="center"/>
              <w:rPr>
                <w:sz w:val="22"/>
              </w:rPr>
            </w:pPr>
            <w:r w:rsidRPr="00A5746B">
              <w:rPr>
                <w:sz w:val="22"/>
              </w:rPr>
              <w:t>-</w:t>
            </w:r>
          </w:p>
        </w:tc>
      </w:tr>
      <w:tr w:rsidR="00A62097" w:rsidRPr="00A5746B" w:rsidTr="00A935BB">
        <w:trPr>
          <w:cantSplit/>
          <w:jc w:val="center"/>
        </w:trPr>
        <w:tc>
          <w:tcPr>
            <w:tcW w:w="313" w:type="pct"/>
            <w:tcBorders>
              <w:top w:val="nil"/>
              <w:left w:val="single" w:sz="4" w:space="0" w:color="auto"/>
              <w:bottom w:val="single" w:sz="4" w:space="0" w:color="auto"/>
              <w:right w:val="single" w:sz="4" w:space="0" w:color="auto"/>
            </w:tcBorders>
            <w:shd w:val="clear" w:color="auto" w:fill="auto"/>
            <w:vAlign w:val="center"/>
          </w:tcPr>
          <w:p w:rsidR="00A62097" w:rsidRPr="00A5746B" w:rsidRDefault="00A62097" w:rsidP="00215921">
            <w:pPr>
              <w:pStyle w:val="ab"/>
              <w:jc w:val="center"/>
              <w:rPr>
                <w:sz w:val="22"/>
                <w:szCs w:val="22"/>
              </w:rPr>
            </w:pPr>
            <w:r w:rsidRPr="00A5746B">
              <w:rPr>
                <w:sz w:val="22"/>
                <w:szCs w:val="22"/>
              </w:rPr>
              <w:t>3</w:t>
            </w:r>
          </w:p>
        </w:tc>
        <w:tc>
          <w:tcPr>
            <w:tcW w:w="2545" w:type="pct"/>
            <w:tcBorders>
              <w:top w:val="nil"/>
              <w:left w:val="nil"/>
              <w:bottom w:val="single" w:sz="4" w:space="0" w:color="auto"/>
              <w:right w:val="single" w:sz="4" w:space="0" w:color="auto"/>
            </w:tcBorders>
            <w:shd w:val="clear" w:color="000000" w:fill="FFFFFF"/>
            <w:vAlign w:val="center"/>
          </w:tcPr>
          <w:p w:rsidR="00A62097" w:rsidRPr="00A5746B" w:rsidRDefault="00A62097" w:rsidP="00215921">
            <w:pPr>
              <w:jc w:val="center"/>
              <w:rPr>
                <w:sz w:val="22"/>
              </w:rPr>
            </w:pPr>
            <w:r w:rsidRPr="00A5746B">
              <w:rPr>
                <w:sz w:val="22"/>
              </w:rPr>
              <w:t>Котельная (п.Яр, ул. Советская, 1)</w:t>
            </w:r>
          </w:p>
        </w:tc>
        <w:tc>
          <w:tcPr>
            <w:tcW w:w="919" w:type="pct"/>
            <w:tcBorders>
              <w:top w:val="nil"/>
              <w:left w:val="nil"/>
              <w:bottom w:val="single" w:sz="4" w:space="0" w:color="auto"/>
              <w:right w:val="single" w:sz="4" w:space="0" w:color="auto"/>
            </w:tcBorders>
            <w:shd w:val="clear" w:color="auto" w:fill="auto"/>
            <w:vAlign w:val="center"/>
          </w:tcPr>
          <w:p w:rsidR="00A62097" w:rsidRPr="00A5746B" w:rsidRDefault="00A62097" w:rsidP="00215921">
            <w:pPr>
              <w:jc w:val="center"/>
              <w:rPr>
                <w:sz w:val="22"/>
                <w:szCs w:val="24"/>
              </w:rPr>
            </w:pPr>
            <w:r w:rsidRPr="00A5746B">
              <w:rPr>
                <w:sz w:val="22"/>
              </w:rPr>
              <w:t>газ</w:t>
            </w:r>
          </w:p>
        </w:tc>
        <w:tc>
          <w:tcPr>
            <w:tcW w:w="1223" w:type="pct"/>
            <w:tcBorders>
              <w:top w:val="nil"/>
              <w:left w:val="nil"/>
              <w:bottom w:val="single" w:sz="4" w:space="0" w:color="auto"/>
              <w:right w:val="single" w:sz="4" w:space="0" w:color="auto"/>
            </w:tcBorders>
            <w:shd w:val="clear" w:color="auto" w:fill="auto"/>
            <w:vAlign w:val="center"/>
          </w:tcPr>
          <w:p w:rsidR="00A62097" w:rsidRPr="00A5746B" w:rsidRDefault="00A62097" w:rsidP="00A134B9">
            <w:pPr>
              <w:jc w:val="center"/>
              <w:rPr>
                <w:sz w:val="22"/>
              </w:rPr>
            </w:pPr>
            <w:r w:rsidRPr="00A5746B">
              <w:rPr>
                <w:sz w:val="22"/>
              </w:rPr>
              <w:t>-</w:t>
            </w:r>
          </w:p>
        </w:tc>
      </w:tr>
      <w:tr w:rsidR="00A62097" w:rsidRPr="00A5746B" w:rsidTr="00A935BB">
        <w:trPr>
          <w:cantSplit/>
          <w:jc w:val="center"/>
        </w:trPr>
        <w:tc>
          <w:tcPr>
            <w:tcW w:w="313" w:type="pct"/>
            <w:tcBorders>
              <w:top w:val="nil"/>
              <w:left w:val="single" w:sz="4" w:space="0" w:color="auto"/>
              <w:bottom w:val="single" w:sz="4" w:space="0" w:color="auto"/>
              <w:right w:val="single" w:sz="4" w:space="0" w:color="auto"/>
            </w:tcBorders>
            <w:shd w:val="clear" w:color="auto" w:fill="auto"/>
            <w:vAlign w:val="center"/>
          </w:tcPr>
          <w:p w:rsidR="00A62097" w:rsidRPr="00A5746B" w:rsidRDefault="00A62097" w:rsidP="00215921">
            <w:pPr>
              <w:pStyle w:val="ab"/>
              <w:jc w:val="center"/>
              <w:rPr>
                <w:sz w:val="22"/>
                <w:szCs w:val="22"/>
              </w:rPr>
            </w:pPr>
            <w:r w:rsidRPr="00A5746B">
              <w:rPr>
                <w:sz w:val="22"/>
                <w:szCs w:val="22"/>
              </w:rPr>
              <w:t>4</w:t>
            </w:r>
          </w:p>
        </w:tc>
        <w:tc>
          <w:tcPr>
            <w:tcW w:w="2545" w:type="pct"/>
            <w:tcBorders>
              <w:top w:val="nil"/>
              <w:left w:val="nil"/>
              <w:bottom w:val="single" w:sz="4" w:space="0" w:color="auto"/>
              <w:right w:val="single" w:sz="4" w:space="0" w:color="auto"/>
            </w:tcBorders>
            <w:shd w:val="clear" w:color="000000" w:fill="FFFFFF"/>
            <w:vAlign w:val="center"/>
          </w:tcPr>
          <w:p w:rsidR="00A62097" w:rsidRPr="00A5746B" w:rsidRDefault="00A62097" w:rsidP="00215921">
            <w:pPr>
              <w:jc w:val="center"/>
              <w:rPr>
                <w:sz w:val="22"/>
              </w:rPr>
            </w:pPr>
            <w:r w:rsidRPr="00A5746B">
              <w:rPr>
                <w:sz w:val="22"/>
              </w:rPr>
              <w:t>Котельная (с.Пудем, ул. Гагарина, 2а)</w:t>
            </w:r>
          </w:p>
        </w:tc>
        <w:tc>
          <w:tcPr>
            <w:tcW w:w="919" w:type="pct"/>
            <w:tcBorders>
              <w:top w:val="nil"/>
              <w:left w:val="nil"/>
              <w:bottom w:val="single" w:sz="4" w:space="0" w:color="auto"/>
              <w:right w:val="single" w:sz="4" w:space="0" w:color="auto"/>
            </w:tcBorders>
            <w:shd w:val="clear" w:color="auto" w:fill="auto"/>
            <w:vAlign w:val="center"/>
          </w:tcPr>
          <w:p w:rsidR="00A62097" w:rsidRPr="00A5746B" w:rsidRDefault="00A62097" w:rsidP="00215921">
            <w:pPr>
              <w:jc w:val="center"/>
              <w:rPr>
                <w:sz w:val="22"/>
                <w:szCs w:val="24"/>
              </w:rPr>
            </w:pPr>
            <w:r w:rsidRPr="00A5746B">
              <w:rPr>
                <w:sz w:val="22"/>
              </w:rPr>
              <w:t>газ</w:t>
            </w:r>
          </w:p>
        </w:tc>
        <w:tc>
          <w:tcPr>
            <w:tcW w:w="1223" w:type="pct"/>
            <w:tcBorders>
              <w:top w:val="nil"/>
              <w:left w:val="nil"/>
              <w:bottom w:val="single" w:sz="4" w:space="0" w:color="auto"/>
              <w:right w:val="single" w:sz="4" w:space="0" w:color="auto"/>
            </w:tcBorders>
            <w:shd w:val="clear" w:color="auto" w:fill="auto"/>
            <w:vAlign w:val="center"/>
          </w:tcPr>
          <w:p w:rsidR="00A62097" w:rsidRPr="00A5746B" w:rsidRDefault="00A62097" w:rsidP="00A134B9">
            <w:pPr>
              <w:jc w:val="center"/>
              <w:rPr>
                <w:sz w:val="22"/>
              </w:rPr>
            </w:pPr>
            <w:r w:rsidRPr="00A5746B">
              <w:rPr>
                <w:sz w:val="22"/>
              </w:rPr>
              <w:t>-</w:t>
            </w:r>
          </w:p>
        </w:tc>
      </w:tr>
      <w:tr w:rsidR="00A62097" w:rsidRPr="00A5746B" w:rsidTr="00A935BB">
        <w:trPr>
          <w:cantSplit/>
          <w:jc w:val="center"/>
        </w:trPr>
        <w:tc>
          <w:tcPr>
            <w:tcW w:w="313" w:type="pct"/>
            <w:tcBorders>
              <w:top w:val="nil"/>
              <w:left w:val="single" w:sz="4" w:space="0" w:color="auto"/>
              <w:bottom w:val="single" w:sz="4" w:space="0" w:color="auto"/>
              <w:right w:val="single" w:sz="4" w:space="0" w:color="auto"/>
            </w:tcBorders>
            <w:shd w:val="clear" w:color="auto" w:fill="auto"/>
            <w:vAlign w:val="center"/>
          </w:tcPr>
          <w:p w:rsidR="00A62097" w:rsidRPr="00A5746B" w:rsidRDefault="00A62097" w:rsidP="00215921">
            <w:pPr>
              <w:pStyle w:val="ab"/>
              <w:jc w:val="center"/>
              <w:rPr>
                <w:sz w:val="22"/>
                <w:szCs w:val="22"/>
              </w:rPr>
            </w:pPr>
            <w:r w:rsidRPr="00A5746B">
              <w:rPr>
                <w:sz w:val="22"/>
                <w:szCs w:val="22"/>
              </w:rPr>
              <w:t>5</w:t>
            </w:r>
          </w:p>
        </w:tc>
        <w:tc>
          <w:tcPr>
            <w:tcW w:w="2545" w:type="pct"/>
            <w:tcBorders>
              <w:top w:val="nil"/>
              <w:left w:val="nil"/>
              <w:bottom w:val="single" w:sz="4" w:space="0" w:color="auto"/>
              <w:right w:val="single" w:sz="4" w:space="0" w:color="auto"/>
            </w:tcBorders>
            <w:shd w:val="clear" w:color="000000" w:fill="FFFFFF"/>
            <w:vAlign w:val="center"/>
          </w:tcPr>
          <w:p w:rsidR="00A62097" w:rsidRPr="00A5746B" w:rsidRDefault="00A62097" w:rsidP="00215921">
            <w:pPr>
              <w:jc w:val="center"/>
              <w:rPr>
                <w:sz w:val="22"/>
              </w:rPr>
            </w:pPr>
            <w:r w:rsidRPr="00A5746B">
              <w:rPr>
                <w:sz w:val="22"/>
              </w:rPr>
              <w:t>Котельная (п.Яр, ул. Ф.Васильева, 6а)</w:t>
            </w:r>
          </w:p>
        </w:tc>
        <w:tc>
          <w:tcPr>
            <w:tcW w:w="919" w:type="pct"/>
            <w:tcBorders>
              <w:top w:val="nil"/>
              <w:left w:val="nil"/>
              <w:bottom w:val="single" w:sz="4" w:space="0" w:color="auto"/>
              <w:right w:val="single" w:sz="4" w:space="0" w:color="auto"/>
            </w:tcBorders>
            <w:shd w:val="clear" w:color="auto" w:fill="auto"/>
            <w:vAlign w:val="center"/>
          </w:tcPr>
          <w:p w:rsidR="00A62097" w:rsidRPr="00A5746B" w:rsidRDefault="00A62097" w:rsidP="00215921">
            <w:pPr>
              <w:jc w:val="center"/>
              <w:rPr>
                <w:sz w:val="22"/>
                <w:szCs w:val="24"/>
              </w:rPr>
            </w:pPr>
            <w:r w:rsidRPr="00A5746B">
              <w:rPr>
                <w:sz w:val="22"/>
              </w:rPr>
              <w:t>газ</w:t>
            </w:r>
          </w:p>
        </w:tc>
        <w:tc>
          <w:tcPr>
            <w:tcW w:w="1223" w:type="pct"/>
            <w:tcBorders>
              <w:top w:val="nil"/>
              <w:left w:val="nil"/>
              <w:bottom w:val="single" w:sz="4" w:space="0" w:color="auto"/>
              <w:right w:val="single" w:sz="4" w:space="0" w:color="auto"/>
            </w:tcBorders>
            <w:shd w:val="clear" w:color="auto" w:fill="auto"/>
            <w:vAlign w:val="center"/>
          </w:tcPr>
          <w:p w:rsidR="00A62097" w:rsidRPr="00A5746B" w:rsidRDefault="00A62097" w:rsidP="00A134B9">
            <w:pPr>
              <w:jc w:val="center"/>
              <w:rPr>
                <w:sz w:val="22"/>
              </w:rPr>
            </w:pPr>
            <w:r w:rsidRPr="00A5746B">
              <w:rPr>
                <w:sz w:val="22"/>
              </w:rPr>
              <w:t>-</w:t>
            </w:r>
          </w:p>
        </w:tc>
      </w:tr>
      <w:tr w:rsidR="00A62097" w:rsidRPr="00A5746B" w:rsidTr="00A935BB">
        <w:trPr>
          <w:cantSplit/>
          <w:jc w:val="center"/>
        </w:trPr>
        <w:tc>
          <w:tcPr>
            <w:tcW w:w="313" w:type="pct"/>
            <w:tcBorders>
              <w:top w:val="nil"/>
              <w:left w:val="single" w:sz="4" w:space="0" w:color="auto"/>
              <w:bottom w:val="single" w:sz="4" w:space="0" w:color="auto"/>
              <w:right w:val="single" w:sz="4" w:space="0" w:color="auto"/>
            </w:tcBorders>
            <w:shd w:val="clear" w:color="auto" w:fill="auto"/>
            <w:vAlign w:val="center"/>
          </w:tcPr>
          <w:p w:rsidR="00A62097" w:rsidRPr="00A5746B" w:rsidRDefault="00A62097" w:rsidP="00215921">
            <w:pPr>
              <w:pStyle w:val="ab"/>
              <w:jc w:val="center"/>
              <w:rPr>
                <w:sz w:val="22"/>
                <w:szCs w:val="22"/>
              </w:rPr>
            </w:pPr>
            <w:r w:rsidRPr="00A5746B">
              <w:rPr>
                <w:sz w:val="22"/>
                <w:szCs w:val="22"/>
              </w:rPr>
              <w:t>6</w:t>
            </w:r>
          </w:p>
        </w:tc>
        <w:tc>
          <w:tcPr>
            <w:tcW w:w="2545" w:type="pct"/>
            <w:tcBorders>
              <w:top w:val="nil"/>
              <w:left w:val="nil"/>
              <w:bottom w:val="single" w:sz="4" w:space="0" w:color="auto"/>
              <w:right w:val="single" w:sz="4" w:space="0" w:color="auto"/>
            </w:tcBorders>
            <w:shd w:val="clear" w:color="000000" w:fill="FFFFFF"/>
            <w:vAlign w:val="center"/>
          </w:tcPr>
          <w:p w:rsidR="00A62097" w:rsidRPr="00A5746B" w:rsidRDefault="00A62097" w:rsidP="00215921">
            <w:pPr>
              <w:jc w:val="center"/>
              <w:rPr>
                <w:sz w:val="22"/>
              </w:rPr>
            </w:pPr>
            <w:r w:rsidRPr="00A5746B">
              <w:rPr>
                <w:sz w:val="22"/>
              </w:rPr>
              <w:t>Котельная (п.Яр, ул. Ф.Васильева, 29а)</w:t>
            </w:r>
          </w:p>
        </w:tc>
        <w:tc>
          <w:tcPr>
            <w:tcW w:w="919" w:type="pct"/>
            <w:tcBorders>
              <w:top w:val="nil"/>
              <w:left w:val="nil"/>
              <w:bottom w:val="single" w:sz="4" w:space="0" w:color="auto"/>
              <w:right w:val="single" w:sz="4" w:space="0" w:color="auto"/>
            </w:tcBorders>
            <w:shd w:val="clear" w:color="auto" w:fill="auto"/>
            <w:vAlign w:val="center"/>
          </w:tcPr>
          <w:p w:rsidR="00A62097" w:rsidRPr="00A5746B" w:rsidRDefault="00A62097" w:rsidP="00215921">
            <w:pPr>
              <w:jc w:val="center"/>
              <w:rPr>
                <w:sz w:val="22"/>
                <w:szCs w:val="24"/>
              </w:rPr>
            </w:pPr>
            <w:r w:rsidRPr="00A5746B">
              <w:rPr>
                <w:sz w:val="22"/>
              </w:rPr>
              <w:t>газ</w:t>
            </w:r>
          </w:p>
        </w:tc>
        <w:tc>
          <w:tcPr>
            <w:tcW w:w="1223" w:type="pct"/>
            <w:tcBorders>
              <w:top w:val="nil"/>
              <w:left w:val="nil"/>
              <w:bottom w:val="single" w:sz="4" w:space="0" w:color="auto"/>
              <w:right w:val="single" w:sz="4" w:space="0" w:color="auto"/>
            </w:tcBorders>
            <w:shd w:val="clear" w:color="auto" w:fill="auto"/>
            <w:vAlign w:val="center"/>
          </w:tcPr>
          <w:p w:rsidR="00A62097" w:rsidRPr="00A5746B" w:rsidRDefault="00A62097" w:rsidP="00A134B9">
            <w:pPr>
              <w:jc w:val="center"/>
              <w:rPr>
                <w:sz w:val="22"/>
              </w:rPr>
            </w:pPr>
            <w:r w:rsidRPr="00A5746B">
              <w:rPr>
                <w:sz w:val="22"/>
              </w:rPr>
              <w:t>-</w:t>
            </w:r>
          </w:p>
        </w:tc>
      </w:tr>
      <w:tr w:rsidR="00A62097" w:rsidRPr="00A5746B" w:rsidTr="00A935BB">
        <w:trPr>
          <w:cantSplit/>
          <w:jc w:val="center"/>
        </w:trPr>
        <w:tc>
          <w:tcPr>
            <w:tcW w:w="313" w:type="pct"/>
            <w:tcBorders>
              <w:top w:val="nil"/>
              <w:left w:val="single" w:sz="4" w:space="0" w:color="auto"/>
              <w:bottom w:val="single" w:sz="4" w:space="0" w:color="auto"/>
              <w:right w:val="single" w:sz="4" w:space="0" w:color="auto"/>
            </w:tcBorders>
            <w:shd w:val="clear" w:color="auto" w:fill="auto"/>
            <w:vAlign w:val="center"/>
          </w:tcPr>
          <w:p w:rsidR="00A62097" w:rsidRPr="00A5746B" w:rsidRDefault="00A62097" w:rsidP="00215921">
            <w:pPr>
              <w:pStyle w:val="ab"/>
              <w:jc w:val="center"/>
              <w:rPr>
                <w:sz w:val="22"/>
                <w:szCs w:val="22"/>
              </w:rPr>
            </w:pPr>
            <w:r w:rsidRPr="00A5746B">
              <w:rPr>
                <w:sz w:val="22"/>
                <w:szCs w:val="22"/>
              </w:rPr>
              <w:t>7</w:t>
            </w:r>
          </w:p>
        </w:tc>
        <w:tc>
          <w:tcPr>
            <w:tcW w:w="2545" w:type="pct"/>
            <w:tcBorders>
              <w:top w:val="nil"/>
              <w:left w:val="nil"/>
              <w:bottom w:val="single" w:sz="4" w:space="0" w:color="auto"/>
              <w:right w:val="single" w:sz="4" w:space="0" w:color="auto"/>
            </w:tcBorders>
            <w:shd w:val="clear" w:color="000000" w:fill="FFFFFF"/>
            <w:vAlign w:val="center"/>
          </w:tcPr>
          <w:p w:rsidR="00A62097" w:rsidRPr="00A5746B" w:rsidRDefault="00A62097" w:rsidP="00215921">
            <w:pPr>
              <w:jc w:val="center"/>
              <w:rPr>
                <w:sz w:val="22"/>
              </w:rPr>
            </w:pPr>
            <w:r w:rsidRPr="00A5746B">
              <w:rPr>
                <w:sz w:val="22"/>
              </w:rPr>
              <w:t>Котельная (д.Зюино, ул. Школьная, 77а)</w:t>
            </w:r>
          </w:p>
        </w:tc>
        <w:tc>
          <w:tcPr>
            <w:tcW w:w="919" w:type="pct"/>
            <w:tcBorders>
              <w:top w:val="nil"/>
              <w:left w:val="nil"/>
              <w:bottom w:val="single" w:sz="4" w:space="0" w:color="auto"/>
              <w:right w:val="single" w:sz="4" w:space="0" w:color="auto"/>
            </w:tcBorders>
            <w:shd w:val="clear" w:color="auto" w:fill="auto"/>
            <w:vAlign w:val="center"/>
          </w:tcPr>
          <w:p w:rsidR="00A62097" w:rsidRPr="00A5746B" w:rsidRDefault="00A62097" w:rsidP="00215921">
            <w:pPr>
              <w:jc w:val="center"/>
              <w:rPr>
                <w:sz w:val="22"/>
                <w:szCs w:val="24"/>
              </w:rPr>
            </w:pPr>
            <w:r w:rsidRPr="00A5746B">
              <w:rPr>
                <w:sz w:val="22"/>
              </w:rPr>
              <w:t>газ</w:t>
            </w:r>
          </w:p>
        </w:tc>
        <w:tc>
          <w:tcPr>
            <w:tcW w:w="1223" w:type="pct"/>
            <w:tcBorders>
              <w:top w:val="nil"/>
              <w:left w:val="nil"/>
              <w:bottom w:val="single" w:sz="4" w:space="0" w:color="auto"/>
              <w:right w:val="single" w:sz="4" w:space="0" w:color="auto"/>
            </w:tcBorders>
            <w:shd w:val="clear" w:color="auto" w:fill="auto"/>
            <w:vAlign w:val="center"/>
          </w:tcPr>
          <w:p w:rsidR="00A62097" w:rsidRPr="00A5746B" w:rsidRDefault="00A62097" w:rsidP="00A134B9">
            <w:pPr>
              <w:jc w:val="center"/>
              <w:rPr>
                <w:sz w:val="22"/>
              </w:rPr>
            </w:pPr>
            <w:r w:rsidRPr="00A5746B">
              <w:rPr>
                <w:sz w:val="22"/>
              </w:rPr>
              <w:t>-</w:t>
            </w:r>
          </w:p>
        </w:tc>
      </w:tr>
      <w:tr w:rsidR="00A62097" w:rsidRPr="00A5746B" w:rsidTr="00A935BB">
        <w:trPr>
          <w:cantSplit/>
          <w:jc w:val="center"/>
        </w:trPr>
        <w:tc>
          <w:tcPr>
            <w:tcW w:w="313" w:type="pct"/>
            <w:tcBorders>
              <w:top w:val="nil"/>
              <w:left w:val="single" w:sz="4" w:space="0" w:color="auto"/>
              <w:bottom w:val="single" w:sz="4" w:space="0" w:color="auto"/>
              <w:right w:val="single" w:sz="4" w:space="0" w:color="auto"/>
            </w:tcBorders>
            <w:shd w:val="clear" w:color="auto" w:fill="auto"/>
            <w:vAlign w:val="center"/>
          </w:tcPr>
          <w:p w:rsidR="00A62097" w:rsidRPr="00A5746B" w:rsidRDefault="00A62097" w:rsidP="00215921">
            <w:pPr>
              <w:pStyle w:val="ab"/>
              <w:jc w:val="center"/>
              <w:rPr>
                <w:sz w:val="22"/>
                <w:szCs w:val="22"/>
              </w:rPr>
            </w:pPr>
            <w:r w:rsidRPr="00A5746B">
              <w:rPr>
                <w:sz w:val="22"/>
                <w:szCs w:val="22"/>
              </w:rPr>
              <w:t>8</w:t>
            </w:r>
          </w:p>
        </w:tc>
        <w:tc>
          <w:tcPr>
            <w:tcW w:w="2545" w:type="pct"/>
            <w:tcBorders>
              <w:top w:val="nil"/>
              <w:left w:val="nil"/>
              <w:bottom w:val="single" w:sz="4" w:space="0" w:color="auto"/>
              <w:right w:val="single" w:sz="4" w:space="0" w:color="auto"/>
            </w:tcBorders>
            <w:shd w:val="clear" w:color="000000" w:fill="FFFFFF"/>
            <w:vAlign w:val="center"/>
          </w:tcPr>
          <w:p w:rsidR="00A62097" w:rsidRPr="00A5746B" w:rsidRDefault="00A62097" w:rsidP="00215921">
            <w:pPr>
              <w:jc w:val="center"/>
              <w:rPr>
                <w:sz w:val="22"/>
              </w:rPr>
            </w:pPr>
            <w:r w:rsidRPr="00A5746B">
              <w:rPr>
                <w:sz w:val="22"/>
              </w:rPr>
              <w:t>Котельная (д.Бачумово, ул. Школьная, 17а)</w:t>
            </w:r>
          </w:p>
        </w:tc>
        <w:tc>
          <w:tcPr>
            <w:tcW w:w="919" w:type="pct"/>
            <w:tcBorders>
              <w:top w:val="nil"/>
              <w:left w:val="nil"/>
              <w:bottom w:val="single" w:sz="4" w:space="0" w:color="auto"/>
              <w:right w:val="single" w:sz="4" w:space="0" w:color="auto"/>
            </w:tcBorders>
            <w:shd w:val="clear" w:color="auto" w:fill="auto"/>
            <w:vAlign w:val="center"/>
          </w:tcPr>
          <w:p w:rsidR="00A62097" w:rsidRPr="00A5746B" w:rsidRDefault="00A62097" w:rsidP="00215921">
            <w:pPr>
              <w:jc w:val="center"/>
              <w:rPr>
                <w:sz w:val="22"/>
                <w:szCs w:val="24"/>
              </w:rPr>
            </w:pPr>
            <w:r w:rsidRPr="00A5746B">
              <w:rPr>
                <w:sz w:val="22"/>
              </w:rPr>
              <w:t>газ</w:t>
            </w:r>
          </w:p>
        </w:tc>
        <w:tc>
          <w:tcPr>
            <w:tcW w:w="1223" w:type="pct"/>
            <w:tcBorders>
              <w:top w:val="nil"/>
              <w:left w:val="nil"/>
              <w:bottom w:val="single" w:sz="4" w:space="0" w:color="auto"/>
              <w:right w:val="single" w:sz="4" w:space="0" w:color="auto"/>
            </w:tcBorders>
            <w:shd w:val="clear" w:color="auto" w:fill="auto"/>
            <w:vAlign w:val="center"/>
          </w:tcPr>
          <w:p w:rsidR="00A62097" w:rsidRPr="00A5746B" w:rsidRDefault="00A62097" w:rsidP="00A134B9">
            <w:pPr>
              <w:jc w:val="center"/>
              <w:rPr>
                <w:sz w:val="22"/>
              </w:rPr>
            </w:pPr>
            <w:r w:rsidRPr="00A5746B">
              <w:rPr>
                <w:sz w:val="22"/>
              </w:rPr>
              <w:t>-</w:t>
            </w:r>
          </w:p>
        </w:tc>
      </w:tr>
      <w:tr w:rsidR="00A62097" w:rsidRPr="00A5746B" w:rsidTr="00A935BB">
        <w:trPr>
          <w:cantSplit/>
          <w:jc w:val="center"/>
        </w:trPr>
        <w:tc>
          <w:tcPr>
            <w:tcW w:w="313" w:type="pct"/>
            <w:tcBorders>
              <w:top w:val="nil"/>
              <w:left w:val="single" w:sz="4" w:space="0" w:color="auto"/>
              <w:bottom w:val="single" w:sz="4" w:space="0" w:color="auto"/>
              <w:right w:val="single" w:sz="4" w:space="0" w:color="auto"/>
            </w:tcBorders>
            <w:shd w:val="clear" w:color="auto" w:fill="auto"/>
            <w:vAlign w:val="center"/>
          </w:tcPr>
          <w:p w:rsidR="00A62097" w:rsidRPr="00A5746B" w:rsidRDefault="00A62097" w:rsidP="00215921">
            <w:pPr>
              <w:pStyle w:val="ab"/>
              <w:jc w:val="center"/>
              <w:rPr>
                <w:sz w:val="22"/>
                <w:szCs w:val="22"/>
              </w:rPr>
            </w:pPr>
            <w:r w:rsidRPr="00A5746B">
              <w:rPr>
                <w:sz w:val="22"/>
                <w:szCs w:val="22"/>
              </w:rPr>
              <w:t>9</w:t>
            </w:r>
          </w:p>
        </w:tc>
        <w:tc>
          <w:tcPr>
            <w:tcW w:w="2545" w:type="pct"/>
            <w:tcBorders>
              <w:top w:val="nil"/>
              <w:left w:val="nil"/>
              <w:bottom w:val="single" w:sz="4" w:space="0" w:color="auto"/>
              <w:right w:val="single" w:sz="4" w:space="0" w:color="auto"/>
            </w:tcBorders>
            <w:shd w:val="clear" w:color="000000" w:fill="FFFFFF"/>
            <w:vAlign w:val="center"/>
          </w:tcPr>
          <w:p w:rsidR="00A62097" w:rsidRPr="00A5746B" w:rsidRDefault="00A62097" w:rsidP="00215921">
            <w:pPr>
              <w:jc w:val="center"/>
              <w:rPr>
                <w:sz w:val="22"/>
              </w:rPr>
            </w:pPr>
            <w:r w:rsidRPr="00A5746B">
              <w:rPr>
                <w:sz w:val="22"/>
              </w:rPr>
              <w:t>Котельная (д. Ворца, ул. Чапаевская, 66)</w:t>
            </w:r>
          </w:p>
        </w:tc>
        <w:tc>
          <w:tcPr>
            <w:tcW w:w="919" w:type="pct"/>
            <w:tcBorders>
              <w:top w:val="nil"/>
              <w:left w:val="nil"/>
              <w:bottom w:val="single" w:sz="4" w:space="0" w:color="auto"/>
              <w:right w:val="single" w:sz="4" w:space="0" w:color="auto"/>
            </w:tcBorders>
            <w:shd w:val="clear" w:color="auto" w:fill="auto"/>
            <w:vAlign w:val="center"/>
          </w:tcPr>
          <w:p w:rsidR="00A62097" w:rsidRPr="00A5746B" w:rsidRDefault="00A62097" w:rsidP="00215921">
            <w:pPr>
              <w:jc w:val="center"/>
              <w:rPr>
                <w:sz w:val="22"/>
                <w:szCs w:val="24"/>
              </w:rPr>
            </w:pPr>
            <w:r w:rsidRPr="00A5746B">
              <w:rPr>
                <w:sz w:val="22"/>
              </w:rPr>
              <w:t>газ</w:t>
            </w:r>
          </w:p>
        </w:tc>
        <w:tc>
          <w:tcPr>
            <w:tcW w:w="1223" w:type="pct"/>
            <w:tcBorders>
              <w:top w:val="nil"/>
              <w:left w:val="nil"/>
              <w:bottom w:val="single" w:sz="4" w:space="0" w:color="auto"/>
              <w:right w:val="single" w:sz="4" w:space="0" w:color="auto"/>
            </w:tcBorders>
            <w:shd w:val="clear" w:color="auto" w:fill="auto"/>
            <w:vAlign w:val="center"/>
          </w:tcPr>
          <w:p w:rsidR="00A62097" w:rsidRPr="00A5746B" w:rsidRDefault="00A62097" w:rsidP="00A134B9">
            <w:pPr>
              <w:jc w:val="center"/>
              <w:rPr>
                <w:sz w:val="22"/>
              </w:rPr>
            </w:pPr>
            <w:r w:rsidRPr="00A5746B">
              <w:rPr>
                <w:sz w:val="22"/>
              </w:rPr>
              <w:t>-</w:t>
            </w:r>
          </w:p>
        </w:tc>
      </w:tr>
      <w:tr w:rsidR="00A62097" w:rsidRPr="00A5746B" w:rsidTr="00A935BB">
        <w:trPr>
          <w:cantSplit/>
          <w:jc w:val="center"/>
        </w:trPr>
        <w:tc>
          <w:tcPr>
            <w:tcW w:w="313" w:type="pct"/>
            <w:tcBorders>
              <w:top w:val="nil"/>
              <w:left w:val="single" w:sz="4" w:space="0" w:color="auto"/>
              <w:bottom w:val="single" w:sz="4" w:space="0" w:color="auto"/>
              <w:right w:val="single" w:sz="4" w:space="0" w:color="auto"/>
            </w:tcBorders>
            <w:shd w:val="clear" w:color="auto" w:fill="auto"/>
            <w:vAlign w:val="center"/>
          </w:tcPr>
          <w:p w:rsidR="00A62097" w:rsidRPr="00A5746B" w:rsidRDefault="00A62097" w:rsidP="00215921">
            <w:pPr>
              <w:pStyle w:val="ab"/>
              <w:jc w:val="center"/>
              <w:rPr>
                <w:sz w:val="22"/>
                <w:szCs w:val="22"/>
              </w:rPr>
            </w:pPr>
            <w:r w:rsidRPr="00A5746B">
              <w:rPr>
                <w:sz w:val="22"/>
                <w:szCs w:val="22"/>
              </w:rPr>
              <w:t>10</w:t>
            </w:r>
          </w:p>
        </w:tc>
        <w:tc>
          <w:tcPr>
            <w:tcW w:w="2545" w:type="pct"/>
            <w:tcBorders>
              <w:top w:val="nil"/>
              <w:left w:val="nil"/>
              <w:bottom w:val="single" w:sz="4" w:space="0" w:color="auto"/>
              <w:right w:val="single" w:sz="4" w:space="0" w:color="auto"/>
            </w:tcBorders>
            <w:shd w:val="clear" w:color="000000" w:fill="FFFFFF"/>
            <w:vAlign w:val="center"/>
          </w:tcPr>
          <w:p w:rsidR="00A62097" w:rsidRPr="00A5746B" w:rsidRDefault="00A62097" w:rsidP="00215921">
            <w:pPr>
              <w:jc w:val="center"/>
              <w:rPr>
                <w:sz w:val="22"/>
              </w:rPr>
            </w:pPr>
            <w:r w:rsidRPr="00A5746B">
              <w:rPr>
                <w:sz w:val="22"/>
              </w:rPr>
              <w:t>Котельная (с.Укан, ул. Советская, 15б)</w:t>
            </w:r>
          </w:p>
        </w:tc>
        <w:tc>
          <w:tcPr>
            <w:tcW w:w="919" w:type="pct"/>
            <w:tcBorders>
              <w:top w:val="nil"/>
              <w:left w:val="nil"/>
              <w:bottom w:val="single" w:sz="4" w:space="0" w:color="auto"/>
              <w:right w:val="single" w:sz="4" w:space="0" w:color="auto"/>
            </w:tcBorders>
            <w:shd w:val="clear" w:color="auto" w:fill="auto"/>
            <w:vAlign w:val="center"/>
          </w:tcPr>
          <w:p w:rsidR="00A62097" w:rsidRPr="00A5746B" w:rsidRDefault="00A62097" w:rsidP="00215921">
            <w:pPr>
              <w:jc w:val="center"/>
              <w:rPr>
                <w:sz w:val="22"/>
                <w:szCs w:val="24"/>
              </w:rPr>
            </w:pPr>
            <w:r w:rsidRPr="00A5746B">
              <w:rPr>
                <w:sz w:val="22"/>
              </w:rPr>
              <w:t>газ</w:t>
            </w:r>
          </w:p>
        </w:tc>
        <w:tc>
          <w:tcPr>
            <w:tcW w:w="1223" w:type="pct"/>
            <w:tcBorders>
              <w:top w:val="nil"/>
              <w:left w:val="nil"/>
              <w:bottom w:val="single" w:sz="4" w:space="0" w:color="auto"/>
              <w:right w:val="single" w:sz="4" w:space="0" w:color="auto"/>
            </w:tcBorders>
            <w:shd w:val="clear" w:color="auto" w:fill="auto"/>
            <w:vAlign w:val="center"/>
          </w:tcPr>
          <w:p w:rsidR="00A62097" w:rsidRPr="00A5746B" w:rsidRDefault="00A62097" w:rsidP="00A134B9">
            <w:pPr>
              <w:jc w:val="center"/>
              <w:rPr>
                <w:sz w:val="22"/>
              </w:rPr>
            </w:pPr>
            <w:r w:rsidRPr="00A5746B">
              <w:rPr>
                <w:sz w:val="22"/>
              </w:rPr>
              <w:t>-</w:t>
            </w:r>
          </w:p>
        </w:tc>
      </w:tr>
      <w:tr w:rsidR="00A62097" w:rsidRPr="00A5746B" w:rsidTr="00A935BB">
        <w:trPr>
          <w:cantSplit/>
          <w:jc w:val="center"/>
        </w:trPr>
        <w:tc>
          <w:tcPr>
            <w:tcW w:w="313" w:type="pct"/>
            <w:tcBorders>
              <w:top w:val="nil"/>
              <w:left w:val="single" w:sz="4" w:space="0" w:color="auto"/>
              <w:bottom w:val="single" w:sz="4" w:space="0" w:color="auto"/>
              <w:right w:val="single" w:sz="4" w:space="0" w:color="auto"/>
            </w:tcBorders>
            <w:shd w:val="clear" w:color="auto" w:fill="auto"/>
            <w:vAlign w:val="center"/>
          </w:tcPr>
          <w:p w:rsidR="00A62097" w:rsidRPr="00A5746B" w:rsidRDefault="00A62097" w:rsidP="00215921">
            <w:pPr>
              <w:pStyle w:val="ab"/>
              <w:jc w:val="center"/>
              <w:rPr>
                <w:sz w:val="22"/>
                <w:szCs w:val="22"/>
              </w:rPr>
            </w:pPr>
            <w:r w:rsidRPr="00A5746B">
              <w:rPr>
                <w:sz w:val="22"/>
                <w:szCs w:val="22"/>
              </w:rPr>
              <w:t>11</w:t>
            </w:r>
          </w:p>
        </w:tc>
        <w:tc>
          <w:tcPr>
            <w:tcW w:w="2545" w:type="pct"/>
            <w:tcBorders>
              <w:top w:val="nil"/>
              <w:left w:val="nil"/>
              <w:bottom w:val="single" w:sz="4" w:space="0" w:color="auto"/>
              <w:right w:val="single" w:sz="4" w:space="0" w:color="auto"/>
            </w:tcBorders>
            <w:shd w:val="clear" w:color="000000" w:fill="FFFFFF"/>
            <w:vAlign w:val="center"/>
          </w:tcPr>
          <w:p w:rsidR="00A62097" w:rsidRPr="00A5746B" w:rsidRDefault="00A62097" w:rsidP="00215921">
            <w:pPr>
              <w:jc w:val="center"/>
              <w:rPr>
                <w:sz w:val="22"/>
              </w:rPr>
            </w:pPr>
            <w:r w:rsidRPr="00A5746B">
              <w:rPr>
                <w:sz w:val="22"/>
              </w:rPr>
              <w:t>Котельная (п. Яр, ул. Ворошилова, 10ж)</w:t>
            </w:r>
          </w:p>
        </w:tc>
        <w:tc>
          <w:tcPr>
            <w:tcW w:w="919" w:type="pct"/>
            <w:tcBorders>
              <w:top w:val="nil"/>
              <w:left w:val="nil"/>
              <w:bottom w:val="single" w:sz="4" w:space="0" w:color="auto"/>
              <w:right w:val="single" w:sz="4" w:space="0" w:color="auto"/>
            </w:tcBorders>
            <w:shd w:val="clear" w:color="auto" w:fill="auto"/>
            <w:vAlign w:val="center"/>
          </w:tcPr>
          <w:p w:rsidR="00A62097" w:rsidRPr="00A5746B" w:rsidRDefault="00A62097" w:rsidP="00215921">
            <w:pPr>
              <w:jc w:val="center"/>
              <w:rPr>
                <w:sz w:val="22"/>
                <w:szCs w:val="24"/>
              </w:rPr>
            </w:pPr>
            <w:r w:rsidRPr="00A5746B">
              <w:rPr>
                <w:sz w:val="22"/>
              </w:rPr>
              <w:t>газ</w:t>
            </w:r>
          </w:p>
        </w:tc>
        <w:tc>
          <w:tcPr>
            <w:tcW w:w="1223" w:type="pct"/>
            <w:tcBorders>
              <w:top w:val="nil"/>
              <w:left w:val="nil"/>
              <w:bottom w:val="single" w:sz="4" w:space="0" w:color="auto"/>
              <w:right w:val="single" w:sz="4" w:space="0" w:color="auto"/>
            </w:tcBorders>
            <w:shd w:val="clear" w:color="auto" w:fill="auto"/>
            <w:vAlign w:val="center"/>
          </w:tcPr>
          <w:p w:rsidR="00A62097" w:rsidRPr="00A5746B" w:rsidRDefault="00A62097" w:rsidP="00A134B9">
            <w:pPr>
              <w:jc w:val="center"/>
              <w:rPr>
                <w:sz w:val="22"/>
              </w:rPr>
            </w:pPr>
            <w:r w:rsidRPr="00A5746B">
              <w:rPr>
                <w:sz w:val="22"/>
              </w:rPr>
              <w:t>-</w:t>
            </w:r>
          </w:p>
        </w:tc>
      </w:tr>
      <w:tr w:rsidR="00A62097" w:rsidRPr="00A5746B" w:rsidTr="00A935BB">
        <w:trPr>
          <w:cantSplit/>
          <w:jc w:val="center"/>
        </w:trPr>
        <w:tc>
          <w:tcPr>
            <w:tcW w:w="313" w:type="pct"/>
            <w:tcBorders>
              <w:top w:val="nil"/>
              <w:left w:val="single" w:sz="4" w:space="0" w:color="auto"/>
              <w:bottom w:val="single" w:sz="4" w:space="0" w:color="auto"/>
              <w:right w:val="single" w:sz="4" w:space="0" w:color="auto"/>
            </w:tcBorders>
            <w:shd w:val="clear" w:color="auto" w:fill="auto"/>
            <w:vAlign w:val="center"/>
          </w:tcPr>
          <w:p w:rsidR="00A62097" w:rsidRPr="00A5746B" w:rsidRDefault="00A62097" w:rsidP="00215921">
            <w:pPr>
              <w:pStyle w:val="ab"/>
              <w:jc w:val="center"/>
              <w:rPr>
                <w:sz w:val="22"/>
                <w:szCs w:val="22"/>
              </w:rPr>
            </w:pPr>
            <w:r w:rsidRPr="00A5746B">
              <w:rPr>
                <w:sz w:val="22"/>
                <w:szCs w:val="22"/>
              </w:rPr>
              <w:t>12</w:t>
            </w:r>
          </w:p>
        </w:tc>
        <w:tc>
          <w:tcPr>
            <w:tcW w:w="2545" w:type="pct"/>
            <w:tcBorders>
              <w:top w:val="nil"/>
              <w:left w:val="nil"/>
              <w:bottom w:val="single" w:sz="4" w:space="0" w:color="auto"/>
              <w:right w:val="single" w:sz="4" w:space="0" w:color="auto"/>
            </w:tcBorders>
            <w:shd w:val="clear" w:color="000000" w:fill="FFFFFF"/>
            <w:vAlign w:val="center"/>
          </w:tcPr>
          <w:p w:rsidR="00A62097" w:rsidRPr="00A5746B" w:rsidRDefault="00A62097" w:rsidP="00215921">
            <w:pPr>
              <w:jc w:val="center"/>
              <w:rPr>
                <w:sz w:val="22"/>
              </w:rPr>
            </w:pPr>
            <w:r w:rsidRPr="00A5746B">
              <w:rPr>
                <w:sz w:val="22"/>
              </w:rPr>
              <w:t>Котельная (д.Бармашур, ул. Советская, 42а)</w:t>
            </w:r>
          </w:p>
        </w:tc>
        <w:tc>
          <w:tcPr>
            <w:tcW w:w="919" w:type="pct"/>
            <w:tcBorders>
              <w:top w:val="nil"/>
              <w:left w:val="nil"/>
              <w:bottom w:val="single" w:sz="4" w:space="0" w:color="auto"/>
              <w:right w:val="single" w:sz="4" w:space="0" w:color="auto"/>
            </w:tcBorders>
            <w:shd w:val="clear" w:color="auto" w:fill="auto"/>
            <w:vAlign w:val="center"/>
          </w:tcPr>
          <w:p w:rsidR="00A62097" w:rsidRPr="00A5746B" w:rsidRDefault="00A62097" w:rsidP="00215921">
            <w:pPr>
              <w:jc w:val="center"/>
              <w:rPr>
                <w:sz w:val="22"/>
                <w:szCs w:val="24"/>
              </w:rPr>
            </w:pPr>
            <w:r w:rsidRPr="00A5746B">
              <w:rPr>
                <w:sz w:val="22"/>
              </w:rPr>
              <w:t>газ</w:t>
            </w:r>
          </w:p>
        </w:tc>
        <w:tc>
          <w:tcPr>
            <w:tcW w:w="1223" w:type="pct"/>
            <w:tcBorders>
              <w:top w:val="nil"/>
              <w:left w:val="nil"/>
              <w:bottom w:val="single" w:sz="4" w:space="0" w:color="auto"/>
              <w:right w:val="single" w:sz="4" w:space="0" w:color="auto"/>
            </w:tcBorders>
            <w:shd w:val="clear" w:color="auto" w:fill="auto"/>
            <w:vAlign w:val="center"/>
          </w:tcPr>
          <w:p w:rsidR="00A62097" w:rsidRPr="00A5746B" w:rsidRDefault="00A62097" w:rsidP="00A134B9">
            <w:pPr>
              <w:jc w:val="center"/>
              <w:rPr>
                <w:sz w:val="22"/>
              </w:rPr>
            </w:pPr>
            <w:r w:rsidRPr="00A5746B">
              <w:rPr>
                <w:sz w:val="22"/>
              </w:rPr>
              <w:t>-</w:t>
            </w:r>
          </w:p>
        </w:tc>
      </w:tr>
      <w:tr w:rsidR="00A62097" w:rsidRPr="00A5746B" w:rsidTr="00A935BB">
        <w:trPr>
          <w:cantSplit/>
          <w:jc w:val="center"/>
        </w:trPr>
        <w:tc>
          <w:tcPr>
            <w:tcW w:w="313" w:type="pct"/>
            <w:tcBorders>
              <w:top w:val="nil"/>
              <w:left w:val="single" w:sz="4" w:space="0" w:color="auto"/>
              <w:bottom w:val="single" w:sz="4" w:space="0" w:color="auto"/>
              <w:right w:val="single" w:sz="4" w:space="0" w:color="auto"/>
            </w:tcBorders>
            <w:shd w:val="clear" w:color="auto" w:fill="auto"/>
            <w:vAlign w:val="center"/>
          </w:tcPr>
          <w:p w:rsidR="00A62097" w:rsidRPr="00A5746B" w:rsidRDefault="00A62097" w:rsidP="00215921">
            <w:pPr>
              <w:pStyle w:val="ab"/>
              <w:jc w:val="center"/>
              <w:rPr>
                <w:sz w:val="22"/>
                <w:szCs w:val="22"/>
              </w:rPr>
            </w:pPr>
            <w:r w:rsidRPr="00A5746B">
              <w:rPr>
                <w:sz w:val="22"/>
                <w:szCs w:val="22"/>
              </w:rPr>
              <w:t>13</w:t>
            </w:r>
          </w:p>
        </w:tc>
        <w:tc>
          <w:tcPr>
            <w:tcW w:w="2545" w:type="pct"/>
            <w:tcBorders>
              <w:top w:val="nil"/>
              <w:left w:val="nil"/>
              <w:bottom w:val="single" w:sz="4" w:space="0" w:color="auto"/>
              <w:right w:val="single" w:sz="4" w:space="0" w:color="auto"/>
            </w:tcBorders>
            <w:shd w:val="clear" w:color="000000" w:fill="FFFFFF"/>
            <w:vAlign w:val="center"/>
          </w:tcPr>
          <w:p w:rsidR="00A62097" w:rsidRPr="00A5746B" w:rsidRDefault="00A62097" w:rsidP="00215921">
            <w:pPr>
              <w:jc w:val="center"/>
              <w:rPr>
                <w:sz w:val="22"/>
              </w:rPr>
            </w:pPr>
            <w:r w:rsidRPr="00A5746B">
              <w:rPr>
                <w:sz w:val="22"/>
              </w:rPr>
              <w:t>Котельная (п.Яр, ул. Вокзальная, 21Б)</w:t>
            </w:r>
          </w:p>
        </w:tc>
        <w:tc>
          <w:tcPr>
            <w:tcW w:w="919" w:type="pct"/>
            <w:tcBorders>
              <w:top w:val="nil"/>
              <w:left w:val="nil"/>
              <w:bottom w:val="single" w:sz="4" w:space="0" w:color="auto"/>
              <w:right w:val="single" w:sz="4" w:space="0" w:color="auto"/>
            </w:tcBorders>
            <w:shd w:val="clear" w:color="auto" w:fill="auto"/>
            <w:vAlign w:val="center"/>
          </w:tcPr>
          <w:p w:rsidR="00A62097" w:rsidRPr="00A5746B" w:rsidRDefault="00A62097" w:rsidP="00215921">
            <w:pPr>
              <w:jc w:val="center"/>
              <w:rPr>
                <w:sz w:val="22"/>
                <w:szCs w:val="24"/>
              </w:rPr>
            </w:pPr>
            <w:r w:rsidRPr="00A5746B">
              <w:rPr>
                <w:sz w:val="22"/>
              </w:rPr>
              <w:t>газ</w:t>
            </w:r>
          </w:p>
        </w:tc>
        <w:tc>
          <w:tcPr>
            <w:tcW w:w="1223" w:type="pct"/>
            <w:tcBorders>
              <w:top w:val="nil"/>
              <w:left w:val="nil"/>
              <w:bottom w:val="single" w:sz="4" w:space="0" w:color="auto"/>
              <w:right w:val="single" w:sz="4" w:space="0" w:color="auto"/>
            </w:tcBorders>
            <w:shd w:val="clear" w:color="auto" w:fill="auto"/>
            <w:vAlign w:val="center"/>
          </w:tcPr>
          <w:p w:rsidR="00A62097" w:rsidRPr="00A5746B" w:rsidRDefault="00A62097" w:rsidP="00A134B9">
            <w:pPr>
              <w:jc w:val="center"/>
              <w:rPr>
                <w:sz w:val="22"/>
              </w:rPr>
            </w:pPr>
            <w:r w:rsidRPr="00A5746B">
              <w:rPr>
                <w:sz w:val="22"/>
              </w:rPr>
              <w:t>-</w:t>
            </w:r>
          </w:p>
        </w:tc>
      </w:tr>
      <w:tr w:rsidR="00A62097" w:rsidRPr="00A5746B" w:rsidTr="00215921">
        <w:trPr>
          <w:cantSplit/>
          <w:jc w:val="center"/>
        </w:trPr>
        <w:tc>
          <w:tcPr>
            <w:tcW w:w="313" w:type="pct"/>
            <w:tcBorders>
              <w:top w:val="nil"/>
              <w:left w:val="single" w:sz="4" w:space="0" w:color="auto"/>
              <w:bottom w:val="single" w:sz="4" w:space="0" w:color="auto"/>
              <w:right w:val="single" w:sz="4" w:space="0" w:color="auto"/>
            </w:tcBorders>
            <w:shd w:val="clear" w:color="auto" w:fill="auto"/>
            <w:vAlign w:val="center"/>
          </w:tcPr>
          <w:p w:rsidR="00A62097" w:rsidRPr="00A5746B" w:rsidRDefault="00A62097" w:rsidP="00215921">
            <w:pPr>
              <w:pStyle w:val="ab"/>
              <w:jc w:val="center"/>
              <w:rPr>
                <w:sz w:val="22"/>
                <w:szCs w:val="22"/>
              </w:rPr>
            </w:pPr>
            <w:r w:rsidRPr="00A5746B">
              <w:rPr>
                <w:sz w:val="22"/>
                <w:szCs w:val="22"/>
              </w:rPr>
              <w:t>14</w:t>
            </w:r>
          </w:p>
        </w:tc>
        <w:tc>
          <w:tcPr>
            <w:tcW w:w="2545" w:type="pct"/>
            <w:tcBorders>
              <w:top w:val="nil"/>
              <w:left w:val="nil"/>
              <w:bottom w:val="single" w:sz="4" w:space="0" w:color="auto"/>
              <w:right w:val="single" w:sz="4" w:space="0" w:color="auto"/>
            </w:tcBorders>
            <w:shd w:val="clear" w:color="000000" w:fill="FFFFFF"/>
            <w:vAlign w:val="center"/>
          </w:tcPr>
          <w:p w:rsidR="00A62097" w:rsidRPr="00A5746B" w:rsidRDefault="00A62097" w:rsidP="00215921">
            <w:pPr>
              <w:jc w:val="center"/>
              <w:rPr>
                <w:sz w:val="22"/>
              </w:rPr>
            </w:pPr>
            <w:r w:rsidRPr="00A5746B">
              <w:rPr>
                <w:sz w:val="22"/>
              </w:rPr>
              <w:t>Котельная (п.Яр, ул. Горького, 23)</w:t>
            </w:r>
          </w:p>
        </w:tc>
        <w:tc>
          <w:tcPr>
            <w:tcW w:w="919" w:type="pct"/>
            <w:tcBorders>
              <w:top w:val="nil"/>
              <w:left w:val="nil"/>
              <w:bottom w:val="single" w:sz="4" w:space="0" w:color="auto"/>
              <w:right w:val="single" w:sz="4" w:space="0" w:color="auto"/>
            </w:tcBorders>
            <w:shd w:val="clear" w:color="auto" w:fill="auto"/>
            <w:vAlign w:val="center"/>
          </w:tcPr>
          <w:p w:rsidR="00A62097" w:rsidRPr="00A5746B" w:rsidRDefault="00A62097" w:rsidP="00215921">
            <w:pPr>
              <w:jc w:val="center"/>
              <w:rPr>
                <w:sz w:val="22"/>
                <w:szCs w:val="24"/>
              </w:rPr>
            </w:pPr>
            <w:r w:rsidRPr="00A5746B">
              <w:rPr>
                <w:sz w:val="22"/>
              </w:rPr>
              <w:t>пеллеты</w:t>
            </w:r>
          </w:p>
        </w:tc>
        <w:tc>
          <w:tcPr>
            <w:tcW w:w="1223" w:type="pct"/>
            <w:tcBorders>
              <w:top w:val="nil"/>
              <w:left w:val="nil"/>
              <w:bottom w:val="single" w:sz="4" w:space="0" w:color="auto"/>
              <w:right w:val="single" w:sz="4" w:space="0" w:color="auto"/>
            </w:tcBorders>
            <w:shd w:val="clear" w:color="auto" w:fill="auto"/>
          </w:tcPr>
          <w:p w:rsidR="00A62097" w:rsidRPr="00A5746B" w:rsidRDefault="00A62097" w:rsidP="00A62097">
            <w:pPr>
              <w:jc w:val="center"/>
            </w:pPr>
            <w:r w:rsidRPr="00A5746B">
              <w:rPr>
                <w:sz w:val="22"/>
              </w:rPr>
              <w:t>-</w:t>
            </w:r>
          </w:p>
        </w:tc>
      </w:tr>
      <w:tr w:rsidR="00A62097" w:rsidRPr="00A5746B" w:rsidTr="00215921">
        <w:trPr>
          <w:cantSplit/>
          <w:jc w:val="center"/>
        </w:trPr>
        <w:tc>
          <w:tcPr>
            <w:tcW w:w="313" w:type="pct"/>
            <w:tcBorders>
              <w:top w:val="nil"/>
              <w:left w:val="single" w:sz="4" w:space="0" w:color="auto"/>
              <w:bottom w:val="single" w:sz="4" w:space="0" w:color="auto"/>
              <w:right w:val="single" w:sz="4" w:space="0" w:color="auto"/>
            </w:tcBorders>
            <w:shd w:val="clear" w:color="auto" w:fill="auto"/>
            <w:vAlign w:val="center"/>
          </w:tcPr>
          <w:p w:rsidR="00A62097" w:rsidRPr="00A5746B" w:rsidRDefault="00A62097" w:rsidP="00215921">
            <w:pPr>
              <w:pStyle w:val="ab"/>
              <w:jc w:val="center"/>
              <w:rPr>
                <w:sz w:val="22"/>
                <w:szCs w:val="22"/>
              </w:rPr>
            </w:pPr>
            <w:r w:rsidRPr="00A5746B">
              <w:rPr>
                <w:sz w:val="22"/>
                <w:szCs w:val="22"/>
              </w:rPr>
              <w:t>15</w:t>
            </w:r>
          </w:p>
        </w:tc>
        <w:tc>
          <w:tcPr>
            <w:tcW w:w="2545" w:type="pct"/>
            <w:tcBorders>
              <w:top w:val="nil"/>
              <w:left w:val="nil"/>
              <w:bottom w:val="single" w:sz="4" w:space="0" w:color="auto"/>
              <w:right w:val="single" w:sz="4" w:space="0" w:color="auto"/>
            </w:tcBorders>
            <w:shd w:val="clear" w:color="000000" w:fill="FFFFFF"/>
            <w:vAlign w:val="center"/>
          </w:tcPr>
          <w:p w:rsidR="00A62097" w:rsidRPr="00A5746B" w:rsidRDefault="00504481" w:rsidP="00215921">
            <w:pPr>
              <w:jc w:val="center"/>
              <w:rPr>
                <w:sz w:val="22"/>
              </w:rPr>
            </w:pPr>
            <w:r>
              <w:rPr>
                <w:sz w:val="22"/>
              </w:rPr>
              <w:t>Котельная</w:t>
            </w:r>
            <w:r w:rsidR="00A62097" w:rsidRPr="00A5746B">
              <w:rPr>
                <w:sz w:val="22"/>
              </w:rPr>
              <w:t xml:space="preserve"> (с.Пудем, ул. Горького, 49а, А)</w:t>
            </w:r>
          </w:p>
        </w:tc>
        <w:tc>
          <w:tcPr>
            <w:tcW w:w="919" w:type="pct"/>
            <w:tcBorders>
              <w:top w:val="nil"/>
              <w:left w:val="nil"/>
              <w:bottom w:val="single" w:sz="4" w:space="0" w:color="auto"/>
              <w:right w:val="single" w:sz="4" w:space="0" w:color="auto"/>
            </w:tcBorders>
            <w:shd w:val="clear" w:color="auto" w:fill="auto"/>
            <w:vAlign w:val="center"/>
          </w:tcPr>
          <w:p w:rsidR="00A62097" w:rsidRPr="00A5746B" w:rsidRDefault="00A62097" w:rsidP="00215921">
            <w:pPr>
              <w:jc w:val="center"/>
              <w:rPr>
                <w:sz w:val="22"/>
                <w:szCs w:val="24"/>
              </w:rPr>
            </w:pPr>
            <w:r w:rsidRPr="00A5746B">
              <w:rPr>
                <w:sz w:val="22"/>
              </w:rPr>
              <w:t>уголь</w:t>
            </w:r>
          </w:p>
        </w:tc>
        <w:tc>
          <w:tcPr>
            <w:tcW w:w="1223" w:type="pct"/>
            <w:tcBorders>
              <w:top w:val="nil"/>
              <w:left w:val="nil"/>
              <w:bottom w:val="single" w:sz="4" w:space="0" w:color="auto"/>
              <w:right w:val="single" w:sz="4" w:space="0" w:color="auto"/>
            </w:tcBorders>
            <w:shd w:val="clear" w:color="auto" w:fill="auto"/>
          </w:tcPr>
          <w:p w:rsidR="00A62097" w:rsidRPr="00A5746B" w:rsidRDefault="00A62097" w:rsidP="00A62097">
            <w:pPr>
              <w:jc w:val="center"/>
            </w:pPr>
            <w:r w:rsidRPr="00A5746B">
              <w:rPr>
                <w:sz w:val="22"/>
              </w:rPr>
              <w:t>-</w:t>
            </w:r>
          </w:p>
        </w:tc>
      </w:tr>
      <w:tr w:rsidR="00A62097" w:rsidRPr="00A5746B" w:rsidTr="00215921">
        <w:trPr>
          <w:cantSplit/>
          <w:jc w:val="center"/>
        </w:trPr>
        <w:tc>
          <w:tcPr>
            <w:tcW w:w="313" w:type="pct"/>
            <w:tcBorders>
              <w:top w:val="nil"/>
              <w:left w:val="single" w:sz="4" w:space="0" w:color="auto"/>
              <w:bottom w:val="single" w:sz="4" w:space="0" w:color="auto"/>
              <w:right w:val="single" w:sz="4" w:space="0" w:color="auto"/>
            </w:tcBorders>
            <w:shd w:val="clear" w:color="auto" w:fill="auto"/>
            <w:vAlign w:val="center"/>
          </w:tcPr>
          <w:p w:rsidR="00A62097" w:rsidRPr="00A5746B" w:rsidRDefault="00A62097" w:rsidP="00215921">
            <w:pPr>
              <w:pStyle w:val="ab"/>
              <w:jc w:val="center"/>
              <w:rPr>
                <w:sz w:val="22"/>
                <w:szCs w:val="22"/>
              </w:rPr>
            </w:pPr>
            <w:r w:rsidRPr="00A5746B">
              <w:rPr>
                <w:sz w:val="22"/>
                <w:szCs w:val="22"/>
              </w:rPr>
              <w:t>16</w:t>
            </w:r>
          </w:p>
        </w:tc>
        <w:tc>
          <w:tcPr>
            <w:tcW w:w="2545" w:type="pct"/>
            <w:tcBorders>
              <w:top w:val="nil"/>
              <w:left w:val="nil"/>
              <w:bottom w:val="single" w:sz="4" w:space="0" w:color="auto"/>
              <w:right w:val="single" w:sz="4" w:space="0" w:color="auto"/>
            </w:tcBorders>
            <w:shd w:val="clear" w:color="000000" w:fill="FFFFFF"/>
            <w:vAlign w:val="center"/>
          </w:tcPr>
          <w:p w:rsidR="00A62097" w:rsidRPr="00A5746B" w:rsidRDefault="00A62097" w:rsidP="00215921">
            <w:pPr>
              <w:jc w:val="center"/>
              <w:rPr>
                <w:sz w:val="22"/>
              </w:rPr>
            </w:pPr>
            <w:r w:rsidRPr="00A5746B">
              <w:rPr>
                <w:sz w:val="22"/>
              </w:rPr>
              <w:t>Котельная (с.Никольское, ул. Центральная, 4)</w:t>
            </w:r>
          </w:p>
        </w:tc>
        <w:tc>
          <w:tcPr>
            <w:tcW w:w="919" w:type="pct"/>
            <w:tcBorders>
              <w:top w:val="nil"/>
              <w:left w:val="nil"/>
              <w:bottom w:val="single" w:sz="4" w:space="0" w:color="auto"/>
              <w:right w:val="single" w:sz="4" w:space="0" w:color="auto"/>
            </w:tcBorders>
            <w:shd w:val="clear" w:color="auto" w:fill="auto"/>
            <w:vAlign w:val="center"/>
          </w:tcPr>
          <w:p w:rsidR="00A62097" w:rsidRPr="00A5746B" w:rsidRDefault="00A62097" w:rsidP="00215921">
            <w:pPr>
              <w:jc w:val="center"/>
              <w:rPr>
                <w:sz w:val="22"/>
                <w:szCs w:val="24"/>
              </w:rPr>
            </w:pPr>
            <w:r w:rsidRPr="00A5746B">
              <w:rPr>
                <w:sz w:val="22"/>
              </w:rPr>
              <w:t>уголь</w:t>
            </w:r>
          </w:p>
        </w:tc>
        <w:tc>
          <w:tcPr>
            <w:tcW w:w="1223" w:type="pct"/>
            <w:tcBorders>
              <w:top w:val="nil"/>
              <w:left w:val="nil"/>
              <w:bottom w:val="single" w:sz="4" w:space="0" w:color="auto"/>
              <w:right w:val="single" w:sz="4" w:space="0" w:color="auto"/>
            </w:tcBorders>
            <w:shd w:val="clear" w:color="auto" w:fill="auto"/>
          </w:tcPr>
          <w:p w:rsidR="00A62097" w:rsidRPr="00A5746B" w:rsidRDefault="00A62097" w:rsidP="00A62097">
            <w:pPr>
              <w:jc w:val="center"/>
            </w:pPr>
            <w:r w:rsidRPr="00A5746B">
              <w:rPr>
                <w:sz w:val="22"/>
              </w:rPr>
              <w:t>-</w:t>
            </w:r>
          </w:p>
        </w:tc>
      </w:tr>
      <w:tr w:rsidR="00A62097" w:rsidRPr="00A5746B" w:rsidTr="00215921">
        <w:trPr>
          <w:cantSplit/>
          <w:jc w:val="center"/>
        </w:trPr>
        <w:tc>
          <w:tcPr>
            <w:tcW w:w="313" w:type="pct"/>
            <w:tcBorders>
              <w:top w:val="nil"/>
              <w:left w:val="single" w:sz="4" w:space="0" w:color="auto"/>
              <w:bottom w:val="single" w:sz="4" w:space="0" w:color="auto"/>
              <w:right w:val="single" w:sz="4" w:space="0" w:color="auto"/>
            </w:tcBorders>
            <w:shd w:val="clear" w:color="auto" w:fill="auto"/>
            <w:vAlign w:val="center"/>
          </w:tcPr>
          <w:p w:rsidR="00A62097" w:rsidRPr="00A5746B" w:rsidRDefault="00A62097" w:rsidP="00215921">
            <w:pPr>
              <w:pStyle w:val="ab"/>
              <w:jc w:val="center"/>
              <w:rPr>
                <w:sz w:val="22"/>
                <w:szCs w:val="22"/>
              </w:rPr>
            </w:pPr>
            <w:r w:rsidRPr="00A5746B">
              <w:rPr>
                <w:sz w:val="22"/>
                <w:szCs w:val="22"/>
              </w:rPr>
              <w:t>17</w:t>
            </w:r>
          </w:p>
        </w:tc>
        <w:tc>
          <w:tcPr>
            <w:tcW w:w="2545" w:type="pct"/>
            <w:tcBorders>
              <w:top w:val="nil"/>
              <w:left w:val="nil"/>
              <w:bottom w:val="single" w:sz="4" w:space="0" w:color="auto"/>
              <w:right w:val="single" w:sz="4" w:space="0" w:color="auto"/>
            </w:tcBorders>
            <w:shd w:val="clear" w:color="000000" w:fill="FFFFFF"/>
            <w:vAlign w:val="center"/>
          </w:tcPr>
          <w:p w:rsidR="00A62097" w:rsidRPr="00A5746B" w:rsidRDefault="00A62097" w:rsidP="00215921">
            <w:pPr>
              <w:jc w:val="center"/>
              <w:rPr>
                <w:sz w:val="22"/>
              </w:rPr>
            </w:pPr>
            <w:r w:rsidRPr="00A5746B">
              <w:rPr>
                <w:sz w:val="22"/>
              </w:rPr>
              <w:t>Котельная (с.Елово, ул. Школьная, 11а)</w:t>
            </w:r>
          </w:p>
        </w:tc>
        <w:tc>
          <w:tcPr>
            <w:tcW w:w="919" w:type="pct"/>
            <w:tcBorders>
              <w:top w:val="nil"/>
              <w:left w:val="nil"/>
              <w:bottom w:val="single" w:sz="4" w:space="0" w:color="auto"/>
              <w:right w:val="single" w:sz="4" w:space="0" w:color="auto"/>
            </w:tcBorders>
            <w:shd w:val="clear" w:color="auto" w:fill="auto"/>
            <w:vAlign w:val="center"/>
          </w:tcPr>
          <w:p w:rsidR="00A62097" w:rsidRPr="00A5746B" w:rsidRDefault="00A62097" w:rsidP="00215921">
            <w:pPr>
              <w:jc w:val="center"/>
              <w:rPr>
                <w:sz w:val="22"/>
                <w:szCs w:val="24"/>
              </w:rPr>
            </w:pPr>
            <w:r w:rsidRPr="00A5746B">
              <w:rPr>
                <w:sz w:val="22"/>
              </w:rPr>
              <w:t>уголь</w:t>
            </w:r>
          </w:p>
        </w:tc>
        <w:tc>
          <w:tcPr>
            <w:tcW w:w="1223" w:type="pct"/>
            <w:tcBorders>
              <w:top w:val="nil"/>
              <w:left w:val="nil"/>
              <w:bottom w:val="single" w:sz="4" w:space="0" w:color="auto"/>
              <w:right w:val="single" w:sz="4" w:space="0" w:color="auto"/>
            </w:tcBorders>
            <w:shd w:val="clear" w:color="auto" w:fill="auto"/>
          </w:tcPr>
          <w:p w:rsidR="00A62097" w:rsidRPr="00A5746B" w:rsidRDefault="00A62097" w:rsidP="00A62097">
            <w:pPr>
              <w:jc w:val="center"/>
            </w:pPr>
            <w:r w:rsidRPr="00A5746B">
              <w:rPr>
                <w:sz w:val="22"/>
              </w:rPr>
              <w:t>-</w:t>
            </w:r>
          </w:p>
        </w:tc>
      </w:tr>
      <w:tr w:rsidR="00A62097" w:rsidRPr="00A5746B" w:rsidTr="00215921">
        <w:trPr>
          <w:cantSplit/>
          <w:jc w:val="center"/>
        </w:trPr>
        <w:tc>
          <w:tcPr>
            <w:tcW w:w="313" w:type="pct"/>
            <w:tcBorders>
              <w:top w:val="nil"/>
              <w:left w:val="single" w:sz="4" w:space="0" w:color="auto"/>
              <w:bottom w:val="single" w:sz="4" w:space="0" w:color="auto"/>
              <w:right w:val="single" w:sz="4" w:space="0" w:color="auto"/>
            </w:tcBorders>
            <w:shd w:val="clear" w:color="auto" w:fill="auto"/>
            <w:vAlign w:val="center"/>
          </w:tcPr>
          <w:p w:rsidR="00A62097" w:rsidRPr="00A5746B" w:rsidRDefault="00A62097" w:rsidP="00215921">
            <w:pPr>
              <w:pStyle w:val="ab"/>
              <w:jc w:val="center"/>
              <w:rPr>
                <w:sz w:val="22"/>
                <w:szCs w:val="22"/>
              </w:rPr>
            </w:pPr>
            <w:r w:rsidRPr="00A5746B">
              <w:rPr>
                <w:sz w:val="22"/>
                <w:szCs w:val="22"/>
              </w:rPr>
              <w:t>18</w:t>
            </w:r>
          </w:p>
        </w:tc>
        <w:tc>
          <w:tcPr>
            <w:tcW w:w="2545" w:type="pct"/>
            <w:tcBorders>
              <w:top w:val="nil"/>
              <w:left w:val="nil"/>
              <w:bottom w:val="single" w:sz="4" w:space="0" w:color="auto"/>
              <w:right w:val="single" w:sz="4" w:space="0" w:color="auto"/>
            </w:tcBorders>
            <w:shd w:val="clear" w:color="000000" w:fill="FFFFFF"/>
            <w:vAlign w:val="center"/>
          </w:tcPr>
          <w:p w:rsidR="00A62097" w:rsidRPr="00A5746B" w:rsidRDefault="00A62097" w:rsidP="00215921">
            <w:pPr>
              <w:jc w:val="center"/>
              <w:rPr>
                <w:sz w:val="22"/>
              </w:rPr>
            </w:pPr>
            <w:r w:rsidRPr="00A5746B">
              <w:rPr>
                <w:sz w:val="22"/>
              </w:rPr>
              <w:t>Котельная (п.Яр, ул. Пролетарская, 14)</w:t>
            </w:r>
          </w:p>
        </w:tc>
        <w:tc>
          <w:tcPr>
            <w:tcW w:w="919" w:type="pct"/>
            <w:tcBorders>
              <w:top w:val="nil"/>
              <w:left w:val="nil"/>
              <w:bottom w:val="single" w:sz="4" w:space="0" w:color="auto"/>
              <w:right w:val="single" w:sz="4" w:space="0" w:color="auto"/>
            </w:tcBorders>
            <w:shd w:val="clear" w:color="auto" w:fill="auto"/>
            <w:vAlign w:val="center"/>
          </w:tcPr>
          <w:p w:rsidR="00A62097" w:rsidRPr="00A5746B" w:rsidRDefault="00A62097" w:rsidP="00215921">
            <w:pPr>
              <w:jc w:val="center"/>
              <w:rPr>
                <w:sz w:val="22"/>
                <w:szCs w:val="24"/>
              </w:rPr>
            </w:pPr>
            <w:r w:rsidRPr="00A5746B">
              <w:rPr>
                <w:sz w:val="22"/>
              </w:rPr>
              <w:t>пеллеты</w:t>
            </w:r>
          </w:p>
        </w:tc>
        <w:tc>
          <w:tcPr>
            <w:tcW w:w="1223" w:type="pct"/>
            <w:tcBorders>
              <w:top w:val="nil"/>
              <w:left w:val="nil"/>
              <w:bottom w:val="single" w:sz="4" w:space="0" w:color="auto"/>
              <w:right w:val="single" w:sz="4" w:space="0" w:color="auto"/>
            </w:tcBorders>
            <w:shd w:val="clear" w:color="auto" w:fill="auto"/>
          </w:tcPr>
          <w:p w:rsidR="00A62097" w:rsidRPr="00A5746B" w:rsidRDefault="00A62097" w:rsidP="00A62097">
            <w:pPr>
              <w:jc w:val="center"/>
            </w:pPr>
            <w:r w:rsidRPr="00A5746B">
              <w:rPr>
                <w:sz w:val="22"/>
              </w:rPr>
              <w:t>-</w:t>
            </w:r>
          </w:p>
        </w:tc>
      </w:tr>
      <w:tr w:rsidR="00A62097" w:rsidRPr="00A5746B" w:rsidTr="00215921">
        <w:trPr>
          <w:cantSplit/>
          <w:jc w:val="center"/>
        </w:trPr>
        <w:tc>
          <w:tcPr>
            <w:tcW w:w="313" w:type="pct"/>
            <w:tcBorders>
              <w:top w:val="nil"/>
              <w:left w:val="single" w:sz="4" w:space="0" w:color="auto"/>
              <w:bottom w:val="single" w:sz="4" w:space="0" w:color="auto"/>
              <w:right w:val="single" w:sz="4" w:space="0" w:color="auto"/>
            </w:tcBorders>
            <w:shd w:val="clear" w:color="auto" w:fill="auto"/>
            <w:vAlign w:val="center"/>
          </w:tcPr>
          <w:p w:rsidR="00A62097" w:rsidRPr="00A5746B" w:rsidRDefault="00A62097" w:rsidP="00215921">
            <w:pPr>
              <w:pStyle w:val="ab"/>
              <w:jc w:val="center"/>
              <w:rPr>
                <w:sz w:val="22"/>
                <w:szCs w:val="22"/>
              </w:rPr>
            </w:pPr>
            <w:r w:rsidRPr="00A5746B">
              <w:rPr>
                <w:sz w:val="22"/>
                <w:szCs w:val="22"/>
              </w:rPr>
              <w:t>19</w:t>
            </w:r>
          </w:p>
        </w:tc>
        <w:tc>
          <w:tcPr>
            <w:tcW w:w="2545" w:type="pct"/>
            <w:tcBorders>
              <w:top w:val="nil"/>
              <w:left w:val="nil"/>
              <w:bottom w:val="single" w:sz="4" w:space="0" w:color="auto"/>
              <w:right w:val="single" w:sz="4" w:space="0" w:color="auto"/>
            </w:tcBorders>
            <w:shd w:val="clear" w:color="000000" w:fill="FFFFFF"/>
            <w:vAlign w:val="center"/>
          </w:tcPr>
          <w:p w:rsidR="00A62097" w:rsidRPr="00A5746B" w:rsidRDefault="00A62097" w:rsidP="00215921">
            <w:pPr>
              <w:jc w:val="center"/>
              <w:rPr>
                <w:sz w:val="22"/>
              </w:rPr>
            </w:pPr>
            <w:r w:rsidRPr="00A5746B">
              <w:rPr>
                <w:sz w:val="22"/>
              </w:rPr>
              <w:t>Котельная (п. Яр, пер. Яр-пост, 1-1а)</w:t>
            </w:r>
          </w:p>
        </w:tc>
        <w:tc>
          <w:tcPr>
            <w:tcW w:w="919" w:type="pct"/>
            <w:tcBorders>
              <w:top w:val="nil"/>
              <w:left w:val="nil"/>
              <w:bottom w:val="single" w:sz="4" w:space="0" w:color="auto"/>
              <w:right w:val="single" w:sz="4" w:space="0" w:color="auto"/>
            </w:tcBorders>
            <w:shd w:val="clear" w:color="auto" w:fill="auto"/>
            <w:vAlign w:val="center"/>
          </w:tcPr>
          <w:p w:rsidR="00A62097" w:rsidRPr="00A5746B" w:rsidRDefault="00A62097" w:rsidP="00215921">
            <w:pPr>
              <w:jc w:val="center"/>
              <w:rPr>
                <w:sz w:val="22"/>
                <w:szCs w:val="20"/>
              </w:rPr>
            </w:pPr>
            <w:r w:rsidRPr="00A5746B">
              <w:rPr>
                <w:sz w:val="22"/>
                <w:szCs w:val="20"/>
              </w:rPr>
              <w:t>уголь</w:t>
            </w:r>
          </w:p>
        </w:tc>
        <w:tc>
          <w:tcPr>
            <w:tcW w:w="1223" w:type="pct"/>
            <w:tcBorders>
              <w:top w:val="nil"/>
              <w:left w:val="nil"/>
              <w:bottom w:val="single" w:sz="4" w:space="0" w:color="auto"/>
              <w:right w:val="single" w:sz="4" w:space="0" w:color="auto"/>
            </w:tcBorders>
            <w:shd w:val="clear" w:color="auto" w:fill="auto"/>
          </w:tcPr>
          <w:p w:rsidR="00A62097" w:rsidRPr="00A5746B" w:rsidRDefault="00A62097" w:rsidP="00A62097">
            <w:pPr>
              <w:jc w:val="center"/>
            </w:pPr>
            <w:r w:rsidRPr="00A5746B">
              <w:rPr>
                <w:sz w:val="22"/>
              </w:rPr>
              <w:t>-</w:t>
            </w:r>
          </w:p>
        </w:tc>
      </w:tr>
    </w:tbl>
    <w:p w:rsidR="00CC4B60" w:rsidRPr="00A5746B" w:rsidRDefault="00CC4B60"/>
    <w:p w:rsidR="00AB0258" w:rsidRPr="00A5746B" w:rsidRDefault="00145BBA" w:rsidP="0006129B">
      <w:pPr>
        <w:pStyle w:val="30"/>
        <w:spacing w:line="240" w:lineRule="auto"/>
        <w:rPr>
          <w:lang w:eastAsia="ru-RU"/>
        </w:rPr>
      </w:pPr>
      <w:bookmarkStart w:id="92" w:name="_Toc121588462"/>
      <w:r w:rsidRPr="00A5746B">
        <w:rPr>
          <w:lang w:eastAsia="ru-RU"/>
        </w:rPr>
        <w:t>8.3</w:t>
      </w:r>
      <w:r w:rsidR="00AB0258" w:rsidRPr="00A5746B">
        <w:rPr>
          <w:lang w:eastAsia="ru-RU"/>
        </w:rPr>
        <w:t xml:space="preserve"> </w:t>
      </w:r>
      <w:r w:rsidRPr="00A5746B">
        <w:rPr>
          <w:lang w:eastAsia="ru-RU"/>
        </w:rPr>
        <w:t>О</w:t>
      </w:r>
      <w:r w:rsidR="005E5DE4" w:rsidRPr="00A5746B">
        <w:rPr>
          <w:lang w:eastAsia="ru-RU"/>
        </w:rPr>
        <w:t>писание особенностей характеристик видов топлива в зависимости от мест п</w:t>
      </w:r>
      <w:r w:rsidR="005E5DE4" w:rsidRPr="00A5746B">
        <w:rPr>
          <w:lang w:eastAsia="ru-RU"/>
        </w:rPr>
        <w:t>о</w:t>
      </w:r>
      <w:r w:rsidR="005E5DE4" w:rsidRPr="00A5746B">
        <w:rPr>
          <w:lang w:eastAsia="ru-RU"/>
        </w:rPr>
        <w:t>ставки</w:t>
      </w:r>
      <w:bookmarkEnd w:id="92"/>
    </w:p>
    <w:p w:rsidR="00CC4B60" w:rsidRPr="00A5746B" w:rsidRDefault="00CC4B60" w:rsidP="0006129B">
      <w:pPr>
        <w:tabs>
          <w:tab w:val="left" w:pos="0"/>
        </w:tabs>
        <w:ind w:firstLine="709"/>
      </w:pPr>
      <w:r w:rsidRPr="00A5746B">
        <w:t xml:space="preserve">В настоящее время </w:t>
      </w:r>
      <w:r w:rsidR="00070E4F" w:rsidRPr="00A5746B">
        <w:t xml:space="preserve">на территории </w:t>
      </w:r>
      <w:r w:rsidR="00EF4F5F" w:rsidRPr="00A5746B">
        <w:t>округа</w:t>
      </w:r>
      <w:r w:rsidR="003F3107" w:rsidRPr="00A5746B">
        <w:t xml:space="preserve"> </w:t>
      </w:r>
      <w:r w:rsidR="00A26189" w:rsidRPr="00A5746B">
        <w:t xml:space="preserve">действует </w:t>
      </w:r>
      <w:r w:rsidR="00D439F6" w:rsidRPr="00A5746B">
        <w:t>девятнадцать источников</w:t>
      </w:r>
      <w:r w:rsidR="002E6EC9" w:rsidRPr="00A5746B">
        <w:t>централ</w:t>
      </w:r>
      <w:r w:rsidR="002E6EC9" w:rsidRPr="00A5746B">
        <w:t>и</w:t>
      </w:r>
      <w:r w:rsidR="002E6EC9" w:rsidRPr="00A5746B">
        <w:t>зованного теплоснабжения</w:t>
      </w:r>
      <w:r w:rsidRPr="00A5746B">
        <w:t xml:space="preserve">. </w:t>
      </w:r>
      <w:r w:rsidR="00A935BB" w:rsidRPr="00A5746B">
        <w:t>В качестве основного вида топлива на котельных используется природный газ и твердое топливо (дрова, уголь, пеллеты).</w:t>
      </w:r>
      <w:r w:rsidRPr="00A5746B">
        <w:t xml:space="preserve"> </w:t>
      </w:r>
    </w:p>
    <w:p w:rsidR="00010A90" w:rsidRPr="00A5746B" w:rsidRDefault="00010A90" w:rsidP="0006129B">
      <w:pPr>
        <w:tabs>
          <w:tab w:val="left" w:pos="0"/>
        </w:tabs>
        <w:ind w:firstLine="709"/>
        <w:rPr>
          <w:szCs w:val="24"/>
        </w:rPr>
      </w:pPr>
      <w:r w:rsidRPr="00A5746B">
        <w:rPr>
          <w:szCs w:val="24"/>
        </w:rPr>
        <w:t>Сложности с обеспечением теплоисточников топливом в периоды расчетных температур наружного воздуха отсутствуют.</w:t>
      </w:r>
    </w:p>
    <w:p w:rsidR="00145BBA" w:rsidRPr="00A5746B" w:rsidRDefault="00145BBA" w:rsidP="0006129B">
      <w:pPr>
        <w:tabs>
          <w:tab w:val="left" w:pos="0"/>
        </w:tabs>
        <w:ind w:firstLine="709"/>
        <w:rPr>
          <w:sz w:val="20"/>
          <w:szCs w:val="24"/>
        </w:rPr>
      </w:pPr>
    </w:p>
    <w:p w:rsidR="00AB0258" w:rsidRPr="00A5746B" w:rsidRDefault="00145BBA" w:rsidP="0006129B">
      <w:pPr>
        <w:pStyle w:val="30"/>
        <w:spacing w:line="240" w:lineRule="auto"/>
        <w:rPr>
          <w:lang w:eastAsia="ru-RU"/>
        </w:rPr>
      </w:pPr>
      <w:bookmarkStart w:id="93" w:name="_Toc121588463"/>
      <w:r w:rsidRPr="00A5746B">
        <w:rPr>
          <w:lang w:eastAsia="ru-RU"/>
        </w:rPr>
        <w:t>8.4</w:t>
      </w:r>
      <w:r w:rsidR="00AB0258" w:rsidRPr="00A5746B">
        <w:rPr>
          <w:lang w:eastAsia="ru-RU"/>
        </w:rPr>
        <w:t xml:space="preserve"> </w:t>
      </w:r>
      <w:r w:rsidRPr="00A5746B">
        <w:rPr>
          <w:lang w:eastAsia="ru-RU"/>
        </w:rPr>
        <w:t>О</w:t>
      </w:r>
      <w:r w:rsidR="00274C31" w:rsidRPr="00A5746B">
        <w:rPr>
          <w:lang w:eastAsia="ru-RU"/>
        </w:rPr>
        <w:t>писание использования местных видов топлива</w:t>
      </w:r>
      <w:bookmarkEnd w:id="93"/>
    </w:p>
    <w:p w:rsidR="008013ED" w:rsidRPr="00A5746B" w:rsidRDefault="008013ED" w:rsidP="008013ED">
      <w:pPr>
        <w:ind w:firstLine="709"/>
        <w:rPr>
          <w:szCs w:val="24"/>
        </w:rPr>
      </w:pPr>
      <w:r w:rsidRPr="00A5746B">
        <w:rPr>
          <w:szCs w:val="24"/>
        </w:rPr>
        <w:t>Местные виды топлива - это топливные ресурсы, использование которых потенциально возможно в районах (территориях) их образования, производства, добычи (торф и продукты его переработки, попутный газ, отходы деревообработки, отходы сельскохозяйственной деятельн</w:t>
      </w:r>
      <w:r w:rsidRPr="00A5746B">
        <w:rPr>
          <w:szCs w:val="24"/>
        </w:rPr>
        <w:t>о</w:t>
      </w:r>
      <w:r w:rsidRPr="00A5746B">
        <w:rPr>
          <w:szCs w:val="24"/>
        </w:rPr>
        <w:t>сти, отходы производства и потребления, в том числе твердые коммунальные отходы, и иные виды топливных ресурсов), экономическая эффективность потребления которых ограничена районами (территориями) их происхождения (согласно Постановления Правительства № 154 от 22.02.2012 г.).</w:t>
      </w:r>
    </w:p>
    <w:p w:rsidR="00A62097" w:rsidRPr="00A5746B" w:rsidRDefault="00A62097" w:rsidP="006469FF">
      <w:pPr>
        <w:pStyle w:val="Affb"/>
      </w:pPr>
      <w:r w:rsidRPr="00A5746B">
        <w:t xml:space="preserve">Основным ресурсом недр </w:t>
      </w:r>
      <w:r w:rsidR="006469FF" w:rsidRPr="00A5746B">
        <w:t>для территории Удмуртской Республики</w:t>
      </w:r>
      <w:r w:rsidRPr="00A5746B">
        <w:t xml:space="preserve"> является</w:t>
      </w:r>
      <w:r w:rsidR="006469FF" w:rsidRPr="00A5746B">
        <w:t xml:space="preserve"> </w:t>
      </w:r>
      <w:hyperlink r:id="rId27" w:tooltip="Нефть" w:history="1">
        <w:r w:rsidRPr="00A5746B">
          <w:rPr>
            <w:rStyle w:val="aff1"/>
            <w:color w:val="auto"/>
            <w:u w:val="none"/>
          </w:rPr>
          <w:t>нефть</w:t>
        </w:r>
      </w:hyperlink>
      <w:r w:rsidRPr="00A5746B">
        <w:t>, 60 % запасов которой относятся к категории трудноизвлекаемых. Всего на государственном балансе находятся 114 месторождений нефти, 72 из которых находятся в разработке, а 32 подготовлены для промышленного освоения</w:t>
      </w:r>
      <w:hyperlink r:id="rId28" w:anchor="cite_note-33" w:history="1"/>
      <w:r w:rsidRPr="00A5746B">
        <w:t>. Крупнейшие месторождения — Чутырское, Киенгопское, Ми</w:t>
      </w:r>
      <w:r w:rsidRPr="00A5746B">
        <w:t>ш</w:t>
      </w:r>
      <w:r w:rsidRPr="00A5746B">
        <w:t>кинское, Гремихинское, Ельниковское, Вятское, Карсовайское.</w:t>
      </w:r>
    </w:p>
    <w:p w:rsidR="003627FD" w:rsidRPr="00A5746B" w:rsidRDefault="003627FD" w:rsidP="00A935BB">
      <w:pPr>
        <w:pStyle w:val="Affb"/>
        <w:rPr>
          <w:szCs w:val="24"/>
        </w:rPr>
      </w:pPr>
      <w:r w:rsidRPr="00A5746B">
        <w:rPr>
          <w:szCs w:val="24"/>
        </w:rPr>
        <w:t xml:space="preserve">Также к местным видам топлива можно отнести дрова, отходы лесопиления и пеллеты. </w:t>
      </w:r>
      <w:r w:rsidR="00A935BB" w:rsidRPr="00A5746B">
        <w:t>В качестве основного вида топлива на котельных используется природный газ и твердое топливо (дрова, уголь, пеллеты).</w:t>
      </w:r>
    </w:p>
    <w:p w:rsidR="00145BBA" w:rsidRPr="00A5746B" w:rsidRDefault="00145BBA" w:rsidP="0006129B">
      <w:pPr>
        <w:pStyle w:val="Affb"/>
        <w:rPr>
          <w:sz w:val="20"/>
          <w:szCs w:val="24"/>
        </w:rPr>
      </w:pPr>
    </w:p>
    <w:p w:rsidR="00A14618" w:rsidRPr="00A5746B" w:rsidRDefault="00145BBA" w:rsidP="0006129B">
      <w:pPr>
        <w:pStyle w:val="30"/>
        <w:spacing w:line="240" w:lineRule="auto"/>
      </w:pPr>
      <w:bookmarkStart w:id="94" w:name="_Toc121588464"/>
      <w:r w:rsidRPr="00A5746B">
        <w:lastRenderedPageBreak/>
        <w:t>8.5</w:t>
      </w:r>
      <w:r w:rsidR="00274C31" w:rsidRPr="00A5746B">
        <w:t xml:space="preserve"> </w:t>
      </w:r>
      <w:r w:rsidRPr="00A5746B">
        <w:t>О</w:t>
      </w:r>
      <w:r w:rsidR="00274C31" w:rsidRPr="00A5746B">
        <w:t>писание видов топлива (в случае, если топливом является уголь, - вид ископа</w:t>
      </w:r>
      <w:r w:rsidR="00274C31" w:rsidRPr="00A5746B">
        <w:t>е</w:t>
      </w:r>
      <w:r w:rsidR="00274C31" w:rsidRPr="00A5746B">
        <w:t>мого угля в соответствии с Межгосударственным стандартом ГОСТ 25543-2013 "Угли б</w:t>
      </w:r>
      <w:r w:rsidR="00274C31" w:rsidRPr="00A5746B">
        <w:t>у</w:t>
      </w:r>
      <w:r w:rsidR="00274C31" w:rsidRPr="00A5746B">
        <w:t>рые, каменные и антрациты. Классификация по генетическим и технологическим пар</w:t>
      </w:r>
      <w:r w:rsidR="00274C31" w:rsidRPr="00A5746B">
        <w:t>а</w:t>
      </w:r>
      <w:r w:rsidR="00274C31" w:rsidRPr="00A5746B">
        <w:t>метрам"), их доли и значения низшей теплоты сгорания топлива, используемых для пр</w:t>
      </w:r>
      <w:r w:rsidR="00274C31" w:rsidRPr="00A5746B">
        <w:t>о</w:t>
      </w:r>
      <w:r w:rsidR="00274C31" w:rsidRPr="00A5746B">
        <w:t>изводства тепловой энергии по каждой системе теплоснабжения</w:t>
      </w:r>
      <w:bookmarkEnd w:id="94"/>
    </w:p>
    <w:p w:rsidR="00070E4F" w:rsidRPr="00A5746B" w:rsidRDefault="00070E4F" w:rsidP="00070E4F">
      <w:pPr>
        <w:tabs>
          <w:tab w:val="left" w:pos="0"/>
        </w:tabs>
        <w:ind w:firstLine="709"/>
      </w:pPr>
      <w:r w:rsidRPr="00A5746B">
        <w:t xml:space="preserve">В настоящее время на территории </w:t>
      </w:r>
      <w:r w:rsidR="00EF4F5F" w:rsidRPr="00A5746B">
        <w:t>округа</w:t>
      </w:r>
      <w:r w:rsidR="003F3107" w:rsidRPr="00A5746B">
        <w:t xml:space="preserve"> </w:t>
      </w:r>
      <w:r w:rsidR="00A26189" w:rsidRPr="00A5746B">
        <w:t xml:space="preserve">действует </w:t>
      </w:r>
      <w:r w:rsidR="00D439F6" w:rsidRPr="00A5746B">
        <w:t>девятнадцать источников</w:t>
      </w:r>
      <w:r w:rsidR="002E6EC9" w:rsidRPr="00A5746B">
        <w:t>централ</w:t>
      </w:r>
      <w:r w:rsidR="002E6EC9" w:rsidRPr="00A5746B">
        <w:t>и</w:t>
      </w:r>
      <w:r w:rsidR="002E6EC9" w:rsidRPr="00A5746B">
        <w:t>зованного теплоснабжения</w:t>
      </w:r>
      <w:r w:rsidRPr="00A5746B">
        <w:t xml:space="preserve">. </w:t>
      </w:r>
      <w:r w:rsidR="00A935BB" w:rsidRPr="00A5746B">
        <w:t>В качестве основного вида топлива на котельных используется природный газ и твердое топливо (дрова, уголь, пеллеты).</w:t>
      </w:r>
      <w:r w:rsidRPr="00A5746B">
        <w:t xml:space="preserve"> </w:t>
      </w:r>
    </w:p>
    <w:p w:rsidR="008013ED" w:rsidRPr="00A5746B" w:rsidRDefault="008013ED" w:rsidP="008013ED">
      <w:pPr>
        <w:tabs>
          <w:tab w:val="left" w:pos="0"/>
        </w:tabs>
        <w:ind w:firstLine="709"/>
      </w:pPr>
      <w:r w:rsidRPr="00A5746B">
        <w:t xml:space="preserve"> Характеристика используемого котельно-печного топлива приведена в таблице ниже.</w:t>
      </w:r>
    </w:p>
    <w:p w:rsidR="00F63CDD" w:rsidRPr="00A5746B" w:rsidRDefault="00F63CDD" w:rsidP="006436E6">
      <w:pPr>
        <w:pStyle w:val="Affb"/>
      </w:pPr>
    </w:p>
    <w:p w:rsidR="00586F7C" w:rsidRPr="00A5746B" w:rsidRDefault="005C1A94" w:rsidP="0006129B">
      <w:pPr>
        <w:widowControl w:val="0"/>
      </w:pPr>
      <w:r w:rsidRPr="00A5746B">
        <w:t xml:space="preserve">Таблица </w:t>
      </w:r>
      <w:r w:rsidR="008A3CE6" w:rsidRPr="00A5746B">
        <w:fldChar w:fldCharType="begin"/>
      </w:r>
      <w:r w:rsidR="00A851D1" w:rsidRPr="00A5746B">
        <w:instrText xml:space="preserve"> SEQ Таблица \* ARABIC </w:instrText>
      </w:r>
      <w:r w:rsidR="008A3CE6" w:rsidRPr="00A5746B">
        <w:fldChar w:fldCharType="separate"/>
      </w:r>
      <w:r w:rsidR="00A5746B" w:rsidRPr="00A5746B">
        <w:rPr>
          <w:noProof/>
        </w:rPr>
        <w:t>29</w:t>
      </w:r>
      <w:r w:rsidR="008A3CE6" w:rsidRPr="00A5746B">
        <w:rPr>
          <w:noProof/>
        </w:rPr>
        <w:fldChar w:fldCharType="end"/>
      </w:r>
      <w:r w:rsidRPr="00A5746B">
        <w:t xml:space="preserve"> - Особенности характеристик топлива, п</w:t>
      </w:r>
      <w:r w:rsidR="00145BBA" w:rsidRPr="00A5746B">
        <w:t>оставляемого на источники тепла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59"/>
        <w:gridCol w:w="3321"/>
        <w:gridCol w:w="2135"/>
        <w:gridCol w:w="3522"/>
      </w:tblGrid>
      <w:tr w:rsidR="00873E8F" w:rsidRPr="00A5746B" w:rsidTr="00506B5A">
        <w:trPr>
          <w:cantSplit/>
          <w:tblHeader/>
        </w:trPr>
        <w:tc>
          <w:tcPr>
            <w:tcW w:w="572" w:type="pct"/>
            <w:vAlign w:val="center"/>
          </w:tcPr>
          <w:p w:rsidR="003627FD" w:rsidRPr="00A5746B" w:rsidRDefault="003627FD" w:rsidP="00506B5A">
            <w:pPr>
              <w:widowControl w:val="0"/>
              <w:jc w:val="center"/>
              <w:rPr>
                <w:rFonts w:eastAsia="Tahoma"/>
                <w:sz w:val="22"/>
                <w:lang w:eastAsia="ru-RU" w:bidi="ru-RU"/>
              </w:rPr>
            </w:pPr>
            <w:r w:rsidRPr="00A5746B">
              <w:rPr>
                <w:rFonts w:eastAsia="Tahoma"/>
                <w:sz w:val="22"/>
                <w:lang w:eastAsia="ru-RU" w:bidi="ru-RU"/>
              </w:rPr>
              <w:t>№ п/п</w:t>
            </w:r>
          </w:p>
        </w:tc>
        <w:tc>
          <w:tcPr>
            <w:tcW w:w="1638" w:type="pct"/>
            <w:shd w:val="clear" w:color="auto" w:fill="auto"/>
            <w:vAlign w:val="center"/>
          </w:tcPr>
          <w:p w:rsidR="003627FD" w:rsidRPr="00A5746B" w:rsidRDefault="003627FD" w:rsidP="00506B5A">
            <w:pPr>
              <w:widowControl w:val="0"/>
              <w:jc w:val="center"/>
              <w:rPr>
                <w:rFonts w:eastAsia="Tahoma"/>
                <w:sz w:val="22"/>
                <w:lang w:eastAsia="ru-RU" w:bidi="ru-RU"/>
              </w:rPr>
            </w:pPr>
            <w:r w:rsidRPr="00A5746B">
              <w:rPr>
                <w:rFonts w:eastAsia="Tahoma"/>
                <w:sz w:val="22"/>
                <w:lang w:eastAsia="ru-RU" w:bidi="ru-RU"/>
              </w:rPr>
              <w:t>Вид топлива</w:t>
            </w:r>
          </w:p>
        </w:tc>
        <w:tc>
          <w:tcPr>
            <w:tcW w:w="1053" w:type="pct"/>
            <w:shd w:val="clear" w:color="auto" w:fill="auto"/>
            <w:vAlign w:val="center"/>
          </w:tcPr>
          <w:p w:rsidR="003627FD" w:rsidRPr="00A5746B" w:rsidRDefault="003627FD" w:rsidP="00506B5A">
            <w:pPr>
              <w:widowControl w:val="0"/>
              <w:jc w:val="center"/>
              <w:rPr>
                <w:rFonts w:eastAsia="Tahoma"/>
                <w:sz w:val="22"/>
                <w:lang w:eastAsia="ru-RU" w:bidi="ru-RU"/>
              </w:rPr>
            </w:pPr>
            <w:r w:rsidRPr="00A5746B">
              <w:rPr>
                <w:rFonts w:eastAsia="Tahoma"/>
                <w:sz w:val="22"/>
                <w:lang w:eastAsia="ru-RU" w:bidi="ru-RU"/>
              </w:rPr>
              <w:t>Показатель</w:t>
            </w:r>
          </w:p>
        </w:tc>
        <w:tc>
          <w:tcPr>
            <w:tcW w:w="1737" w:type="pct"/>
            <w:shd w:val="clear" w:color="auto" w:fill="auto"/>
            <w:vAlign w:val="center"/>
          </w:tcPr>
          <w:p w:rsidR="003627FD" w:rsidRPr="00A5746B" w:rsidRDefault="003627FD" w:rsidP="00506B5A">
            <w:pPr>
              <w:widowControl w:val="0"/>
              <w:jc w:val="center"/>
              <w:rPr>
                <w:rFonts w:eastAsia="Tahoma"/>
                <w:sz w:val="22"/>
                <w:lang w:eastAsia="ru-RU" w:bidi="ru-RU"/>
              </w:rPr>
            </w:pPr>
            <w:r w:rsidRPr="00A5746B">
              <w:rPr>
                <w:rFonts w:eastAsia="Tahoma"/>
                <w:sz w:val="22"/>
                <w:lang w:eastAsia="ru-RU" w:bidi="ru-RU"/>
              </w:rPr>
              <w:t>Значение</w:t>
            </w:r>
          </w:p>
        </w:tc>
      </w:tr>
      <w:tr w:rsidR="00873E8F" w:rsidRPr="00A5746B" w:rsidTr="00506B5A">
        <w:trPr>
          <w:cantSplit/>
        </w:trPr>
        <w:tc>
          <w:tcPr>
            <w:tcW w:w="572" w:type="pct"/>
            <w:vMerge w:val="restart"/>
            <w:vAlign w:val="center"/>
          </w:tcPr>
          <w:p w:rsidR="003627FD" w:rsidRPr="00A5746B" w:rsidRDefault="003627FD" w:rsidP="00506B5A">
            <w:pPr>
              <w:pStyle w:val="ab"/>
              <w:jc w:val="center"/>
              <w:rPr>
                <w:sz w:val="22"/>
                <w:szCs w:val="22"/>
              </w:rPr>
            </w:pPr>
            <w:r w:rsidRPr="00A5746B">
              <w:rPr>
                <w:sz w:val="22"/>
                <w:szCs w:val="22"/>
              </w:rPr>
              <w:t>1</w:t>
            </w:r>
          </w:p>
        </w:tc>
        <w:tc>
          <w:tcPr>
            <w:tcW w:w="1638" w:type="pct"/>
            <w:vMerge w:val="restart"/>
            <w:shd w:val="clear" w:color="auto" w:fill="auto"/>
            <w:vAlign w:val="center"/>
          </w:tcPr>
          <w:p w:rsidR="003627FD" w:rsidRPr="00A5746B" w:rsidRDefault="003627FD" w:rsidP="004D4D73">
            <w:pPr>
              <w:widowControl w:val="0"/>
              <w:jc w:val="center"/>
              <w:rPr>
                <w:rFonts w:eastAsia="Tahoma"/>
                <w:sz w:val="22"/>
                <w:lang w:eastAsia="ru-RU" w:bidi="ru-RU"/>
              </w:rPr>
            </w:pPr>
            <w:r w:rsidRPr="00A5746B">
              <w:rPr>
                <w:rFonts w:eastAsia="Tahoma"/>
                <w:sz w:val="22"/>
                <w:lang w:eastAsia="ru-RU" w:bidi="ru-RU"/>
              </w:rPr>
              <w:t>природный газ</w:t>
            </w:r>
            <w:r w:rsidR="004D4D73" w:rsidRPr="00A5746B">
              <w:rPr>
                <w:rFonts w:eastAsia="Tahoma"/>
                <w:sz w:val="22"/>
                <w:lang w:eastAsia="ru-RU" w:bidi="ru-RU"/>
              </w:rPr>
              <w:t xml:space="preserve"> (основное топл</w:t>
            </w:r>
            <w:r w:rsidR="004D4D73" w:rsidRPr="00A5746B">
              <w:rPr>
                <w:rFonts w:eastAsia="Tahoma"/>
                <w:sz w:val="22"/>
                <w:lang w:eastAsia="ru-RU" w:bidi="ru-RU"/>
              </w:rPr>
              <w:t>и</w:t>
            </w:r>
            <w:r w:rsidR="004D4D73" w:rsidRPr="00A5746B">
              <w:rPr>
                <w:rFonts w:eastAsia="Tahoma"/>
                <w:sz w:val="22"/>
                <w:lang w:eastAsia="ru-RU" w:bidi="ru-RU"/>
              </w:rPr>
              <w:t>во)</w:t>
            </w:r>
          </w:p>
        </w:tc>
        <w:tc>
          <w:tcPr>
            <w:tcW w:w="1053" w:type="pct"/>
            <w:shd w:val="clear" w:color="auto" w:fill="auto"/>
            <w:vAlign w:val="center"/>
          </w:tcPr>
          <w:p w:rsidR="003627FD" w:rsidRPr="00A5746B" w:rsidRDefault="003627FD" w:rsidP="00506B5A">
            <w:pPr>
              <w:widowControl w:val="0"/>
              <w:jc w:val="center"/>
              <w:rPr>
                <w:rFonts w:eastAsia="Tahoma"/>
                <w:sz w:val="22"/>
                <w:lang w:eastAsia="ru-RU" w:bidi="ru-RU"/>
              </w:rPr>
            </w:pPr>
            <w:r w:rsidRPr="00A5746B">
              <w:rPr>
                <w:rFonts w:eastAsia="Tahoma"/>
                <w:sz w:val="22"/>
                <w:lang w:eastAsia="ru-RU" w:bidi="ru-RU"/>
              </w:rPr>
              <w:t>Он</w:t>
            </w:r>
            <w:r w:rsidRPr="00A5746B">
              <w:rPr>
                <w:rFonts w:eastAsia="Tahoma"/>
                <w:sz w:val="22"/>
                <w:vertAlign w:val="superscript"/>
                <w:lang w:eastAsia="ru-RU" w:bidi="ru-RU"/>
              </w:rPr>
              <w:t>р</w:t>
            </w:r>
          </w:p>
        </w:tc>
        <w:tc>
          <w:tcPr>
            <w:tcW w:w="1737" w:type="pct"/>
            <w:shd w:val="clear" w:color="auto" w:fill="auto"/>
            <w:vAlign w:val="center"/>
          </w:tcPr>
          <w:p w:rsidR="003627FD" w:rsidRPr="00A5746B" w:rsidRDefault="00F92B4A" w:rsidP="00506B5A">
            <w:pPr>
              <w:widowControl w:val="0"/>
              <w:jc w:val="center"/>
              <w:rPr>
                <w:rFonts w:eastAsia="Tahoma"/>
                <w:sz w:val="22"/>
                <w:vertAlign w:val="superscript"/>
                <w:lang w:eastAsia="ru-RU" w:bidi="ru-RU"/>
              </w:rPr>
            </w:pPr>
            <w:r w:rsidRPr="00A5746B">
              <w:rPr>
                <w:rFonts w:eastAsia="Tahoma"/>
                <w:sz w:val="22"/>
                <w:lang w:eastAsia="ru-RU" w:bidi="ru-RU"/>
              </w:rPr>
              <w:t xml:space="preserve">Не менее 7600 </w:t>
            </w:r>
            <w:r w:rsidR="003627FD" w:rsidRPr="00A5746B">
              <w:rPr>
                <w:rFonts w:eastAsia="Tahoma"/>
                <w:sz w:val="22"/>
                <w:lang w:eastAsia="ru-RU" w:bidi="ru-RU"/>
              </w:rPr>
              <w:t>ккал/нм</w:t>
            </w:r>
            <w:r w:rsidR="003627FD" w:rsidRPr="00A5746B">
              <w:rPr>
                <w:rFonts w:eastAsia="Tahoma"/>
                <w:sz w:val="22"/>
                <w:vertAlign w:val="superscript"/>
                <w:lang w:eastAsia="ru-RU" w:bidi="ru-RU"/>
              </w:rPr>
              <w:t>3</w:t>
            </w:r>
          </w:p>
        </w:tc>
      </w:tr>
      <w:tr w:rsidR="00873E8F" w:rsidRPr="00A5746B" w:rsidTr="00506B5A">
        <w:trPr>
          <w:cantSplit/>
        </w:trPr>
        <w:tc>
          <w:tcPr>
            <w:tcW w:w="572" w:type="pct"/>
            <w:vMerge/>
            <w:vAlign w:val="center"/>
          </w:tcPr>
          <w:p w:rsidR="003627FD" w:rsidRPr="00A5746B" w:rsidRDefault="003627FD" w:rsidP="00506B5A">
            <w:pPr>
              <w:pStyle w:val="ab"/>
              <w:jc w:val="center"/>
              <w:rPr>
                <w:sz w:val="22"/>
                <w:szCs w:val="22"/>
              </w:rPr>
            </w:pPr>
          </w:p>
        </w:tc>
        <w:tc>
          <w:tcPr>
            <w:tcW w:w="1638" w:type="pct"/>
            <w:vMerge/>
            <w:shd w:val="clear" w:color="auto" w:fill="auto"/>
            <w:vAlign w:val="center"/>
          </w:tcPr>
          <w:p w:rsidR="003627FD" w:rsidRPr="00A5746B" w:rsidRDefault="003627FD" w:rsidP="00506B5A">
            <w:pPr>
              <w:widowControl w:val="0"/>
              <w:jc w:val="center"/>
              <w:rPr>
                <w:rFonts w:eastAsia="Courier New"/>
                <w:sz w:val="22"/>
                <w:lang w:eastAsia="ru-RU" w:bidi="ru-RU"/>
              </w:rPr>
            </w:pPr>
          </w:p>
        </w:tc>
        <w:tc>
          <w:tcPr>
            <w:tcW w:w="1053" w:type="pct"/>
            <w:shd w:val="clear" w:color="auto" w:fill="auto"/>
            <w:vAlign w:val="center"/>
          </w:tcPr>
          <w:p w:rsidR="003627FD" w:rsidRPr="00A5746B" w:rsidRDefault="003627FD" w:rsidP="00506B5A">
            <w:pPr>
              <w:widowControl w:val="0"/>
              <w:jc w:val="center"/>
              <w:rPr>
                <w:rFonts w:eastAsia="Tahoma"/>
                <w:sz w:val="22"/>
                <w:lang w:eastAsia="ru-RU" w:bidi="ru-RU"/>
              </w:rPr>
            </w:pPr>
            <w:r w:rsidRPr="00A5746B">
              <w:rPr>
                <w:rFonts w:eastAsia="Tahoma"/>
                <w:sz w:val="22"/>
                <w:lang w:eastAsia="ru-RU" w:bidi="ru-RU"/>
              </w:rPr>
              <w:t>плотн.</w:t>
            </w:r>
          </w:p>
        </w:tc>
        <w:tc>
          <w:tcPr>
            <w:tcW w:w="1737" w:type="pct"/>
            <w:shd w:val="clear" w:color="auto" w:fill="auto"/>
            <w:vAlign w:val="center"/>
          </w:tcPr>
          <w:p w:rsidR="003627FD" w:rsidRPr="00A5746B" w:rsidRDefault="003627FD" w:rsidP="00506B5A">
            <w:pPr>
              <w:widowControl w:val="0"/>
              <w:jc w:val="center"/>
              <w:rPr>
                <w:rFonts w:eastAsia="Tahoma"/>
                <w:sz w:val="22"/>
                <w:vertAlign w:val="superscript"/>
                <w:lang w:eastAsia="ru-RU" w:bidi="ru-RU"/>
              </w:rPr>
            </w:pPr>
            <w:r w:rsidRPr="00A5746B">
              <w:rPr>
                <w:rFonts w:eastAsia="Tahoma"/>
                <w:sz w:val="22"/>
                <w:lang w:eastAsia="ru-RU" w:bidi="ru-RU"/>
              </w:rPr>
              <w:t>0,843 кг/м</w:t>
            </w:r>
            <w:r w:rsidRPr="00A5746B">
              <w:rPr>
                <w:rFonts w:eastAsia="Tahoma"/>
                <w:sz w:val="22"/>
                <w:vertAlign w:val="superscript"/>
                <w:lang w:eastAsia="ru-RU" w:bidi="ru-RU"/>
              </w:rPr>
              <w:t>3</w:t>
            </w:r>
          </w:p>
        </w:tc>
      </w:tr>
      <w:tr w:rsidR="00873E8F" w:rsidRPr="00A5746B" w:rsidTr="00506B5A">
        <w:trPr>
          <w:cantSplit/>
        </w:trPr>
        <w:tc>
          <w:tcPr>
            <w:tcW w:w="572" w:type="pct"/>
            <w:vAlign w:val="center"/>
          </w:tcPr>
          <w:p w:rsidR="004D4D73" w:rsidRPr="00A5746B" w:rsidRDefault="004D4D73" w:rsidP="00506B5A">
            <w:pPr>
              <w:pStyle w:val="ab"/>
              <w:jc w:val="center"/>
              <w:rPr>
                <w:sz w:val="22"/>
                <w:szCs w:val="22"/>
              </w:rPr>
            </w:pPr>
            <w:r w:rsidRPr="00A5746B">
              <w:rPr>
                <w:sz w:val="22"/>
                <w:szCs w:val="22"/>
              </w:rPr>
              <w:t>2</w:t>
            </w:r>
          </w:p>
        </w:tc>
        <w:tc>
          <w:tcPr>
            <w:tcW w:w="1638" w:type="pct"/>
            <w:shd w:val="clear" w:color="auto" w:fill="auto"/>
            <w:vAlign w:val="center"/>
          </w:tcPr>
          <w:p w:rsidR="004D4D73" w:rsidRPr="00A5746B" w:rsidRDefault="00A935BB" w:rsidP="00A935BB">
            <w:pPr>
              <w:widowControl w:val="0"/>
              <w:jc w:val="center"/>
              <w:rPr>
                <w:rFonts w:eastAsia="Courier New"/>
                <w:sz w:val="22"/>
                <w:lang w:eastAsia="ru-RU" w:bidi="ru-RU"/>
              </w:rPr>
            </w:pPr>
            <w:r w:rsidRPr="00A5746B">
              <w:rPr>
                <w:rFonts w:eastAsia="Courier New"/>
                <w:sz w:val="22"/>
                <w:lang w:eastAsia="ru-RU" w:bidi="ru-RU"/>
              </w:rPr>
              <w:t xml:space="preserve">Каменный уголь </w:t>
            </w:r>
          </w:p>
        </w:tc>
        <w:tc>
          <w:tcPr>
            <w:tcW w:w="1053" w:type="pct"/>
            <w:shd w:val="clear" w:color="auto" w:fill="auto"/>
            <w:vAlign w:val="center"/>
          </w:tcPr>
          <w:p w:rsidR="004D4D73" w:rsidRPr="00A5746B" w:rsidRDefault="004D4D73" w:rsidP="00ED04A6">
            <w:pPr>
              <w:widowControl w:val="0"/>
              <w:jc w:val="center"/>
              <w:rPr>
                <w:rFonts w:eastAsia="Tahoma"/>
                <w:sz w:val="22"/>
                <w:lang w:eastAsia="ru-RU" w:bidi="ru-RU"/>
              </w:rPr>
            </w:pPr>
            <w:r w:rsidRPr="00A5746B">
              <w:rPr>
                <w:rFonts w:eastAsia="Tahoma"/>
                <w:sz w:val="22"/>
                <w:lang w:eastAsia="ru-RU" w:bidi="ru-RU"/>
              </w:rPr>
              <w:t>Он</w:t>
            </w:r>
            <w:r w:rsidRPr="00A5746B">
              <w:rPr>
                <w:rFonts w:eastAsia="Tahoma"/>
                <w:sz w:val="22"/>
                <w:vertAlign w:val="superscript"/>
                <w:lang w:eastAsia="ru-RU" w:bidi="ru-RU"/>
              </w:rPr>
              <w:t>р</w:t>
            </w:r>
          </w:p>
        </w:tc>
        <w:tc>
          <w:tcPr>
            <w:tcW w:w="1737" w:type="pct"/>
            <w:shd w:val="clear" w:color="auto" w:fill="auto"/>
            <w:vAlign w:val="center"/>
          </w:tcPr>
          <w:p w:rsidR="004D4D73" w:rsidRPr="00A5746B" w:rsidRDefault="004D4D73" w:rsidP="004D4D73">
            <w:pPr>
              <w:widowControl w:val="0"/>
              <w:jc w:val="center"/>
              <w:rPr>
                <w:rFonts w:eastAsia="Tahoma"/>
                <w:sz w:val="22"/>
                <w:vertAlign w:val="superscript"/>
                <w:lang w:eastAsia="ru-RU" w:bidi="ru-RU"/>
              </w:rPr>
            </w:pPr>
            <w:r w:rsidRPr="00A5746B">
              <w:rPr>
                <w:rFonts w:eastAsia="Tahoma"/>
                <w:sz w:val="22"/>
                <w:lang w:eastAsia="ru-RU" w:bidi="ru-RU"/>
              </w:rPr>
              <w:t>5100 ккал/кг</w:t>
            </w:r>
          </w:p>
        </w:tc>
      </w:tr>
      <w:tr w:rsidR="00873E8F" w:rsidRPr="00A5746B" w:rsidTr="00506B5A">
        <w:trPr>
          <w:cantSplit/>
        </w:trPr>
        <w:tc>
          <w:tcPr>
            <w:tcW w:w="572" w:type="pct"/>
            <w:vAlign w:val="center"/>
          </w:tcPr>
          <w:p w:rsidR="00A935BB" w:rsidRPr="00A5746B" w:rsidRDefault="00A935BB" w:rsidP="00506B5A">
            <w:pPr>
              <w:pStyle w:val="ab"/>
              <w:jc w:val="center"/>
              <w:rPr>
                <w:sz w:val="22"/>
                <w:szCs w:val="22"/>
              </w:rPr>
            </w:pPr>
            <w:r w:rsidRPr="00A5746B">
              <w:rPr>
                <w:sz w:val="22"/>
                <w:szCs w:val="22"/>
              </w:rPr>
              <w:t>3</w:t>
            </w:r>
          </w:p>
        </w:tc>
        <w:tc>
          <w:tcPr>
            <w:tcW w:w="1638" w:type="pct"/>
            <w:shd w:val="clear" w:color="auto" w:fill="auto"/>
            <w:vAlign w:val="center"/>
          </w:tcPr>
          <w:p w:rsidR="00A935BB" w:rsidRPr="00A5746B" w:rsidRDefault="00A935BB" w:rsidP="00A935BB">
            <w:pPr>
              <w:widowControl w:val="0"/>
              <w:jc w:val="center"/>
              <w:rPr>
                <w:rFonts w:eastAsia="Courier New"/>
                <w:sz w:val="22"/>
                <w:lang w:eastAsia="ru-RU" w:bidi="ru-RU"/>
              </w:rPr>
            </w:pPr>
            <w:r w:rsidRPr="00A5746B">
              <w:rPr>
                <w:rFonts w:eastAsia="Courier New"/>
                <w:sz w:val="22"/>
                <w:lang w:eastAsia="ru-RU" w:bidi="ru-RU"/>
              </w:rPr>
              <w:t>Дрова</w:t>
            </w:r>
          </w:p>
        </w:tc>
        <w:tc>
          <w:tcPr>
            <w:tcW w:w="1053" w:type="pct"/>
            <w:shd w:val="clear" w:color="auto" w:fill="auto"/>
            <w:vAlign w:val="center"/>
          </w:tcPr>
          <w:p w:rsidR="00A935BB" w:rsidRPr="00A5746B" w:rsidRDefault="00A935BB" w:rsidP="00ED04A6">
            <w:pPr>
              <w:widowControl w:val="0"/>
              <w:jc w:val="center"/>
              <w:rPr>
                <w:rFonts w:eastAsia="Tahoma"/>
                <w:sz w:val="22"/>
                <w:lang w:eastAsia="ru-RU" w:bidi="ru-RU"/>
              </w:rPr>
            </w:pPr>
            <w:r w:rsidRPr="00A5746B">
              <w:rPr>
                <w:rFonts w:eastAsia="Tahoma"/>
                <w:sz w:val="22"/>
                <w:lang w:eastAsia="ru-RU" w:bidi="ru-RU"/>
              </w:rPr>
              <w:t>Он</w:t>
            </w:r>
            <w:r w:rsidRPr="00A5746B">
              <w:rPr>
                <w:rFonts w:eastAsia="Tahoma"/>
                <w:sz w:val="22"/>
                <w:vertAlign w:val="superscript"/>
                <w:lang w:eastAsia="ru-RU" w:bidi="ru-RU"/>
              </w:rPr>
              <w:t>р</w:t>
            </w:r>
          </w:p>
        </w:tc>
        <w:tc>
          <w:tcPr>
            <w:tcW w:w="1737" w:type="pct"/>
            <w:shd w:val="clear" w:color="auto" w:fill="auto"/>
            <w:vAlign w:val="center"/>
          </w:tcPr>
          <w:p w:rsidR="00A935BB" w:rsidRPr="00A5746B" w:rsidRDefault="00A935BB" w:rsidP="004D4D73">
            <w:pPr>
              <w:widowControl w:val="0"/>
              <w:jc w:val="center"/>
              <w:rPr>
                <w:rFonts w:eastAsia="Tahoma"/>
                <w:sz w:val="22"/>
                <w:lang w:eastAsia="ru-RU" w:bidi="ru-RU"/>
              </w:rPr>
            </w:pPr>
            <w:r w:rsidRPr="00A5746B">
              <w:rPr>
                <w:rFonts w:eastAsia="Tahoma"/>
                <w:sz w:val="22"/>
                <w:lang w:eastAsia="ru-RU" w:bidi="ru-RU"/>
              </w:rPr>
              <w:t>2430 ккал/кг</w:t>
            </w:r>
          </w:p>
        </w:tc>
      </w:tr>
      <w:tr w:rsidR="00A935BB" w:rsidRPr="00A5746B" w:rsidTr="00506B5A">
        <w:trPr>
          <w:cantSplit/>
        </w:trPr>
        <w:tc>
          <w:tcPr>
            <w:tcW w:w="572" w:type="pct"/>
            <w:vAlign w:val="center"/>
          </w:tcPr>
          <w:p w:rsidR="00A935BB" w:rsidRPr="00A5746B" w:rsidRDefault="00A935BB" w:rsidP="00506B5A">
            <w:pPr>
              <w:pStyle w:val="ab"/>
              <w:jc w:val="center"/>
              <w:rPr>
                <w:sz w:val="22"/>
                <w:szCs w:val="22"/>
              </w:rPr>
            </w:pPr>
            <w:r w:rsidRPr="00A5746B">
              <w:rPr>
                <w:sz w:val="22"/>
                <w:szCs w:val="22"/>
              </w:rPr>
              <w:t>4</w:t>
            </w:r>
          </w:p>
        </w:tc>
        <w:tc>
          <w:tcPr>
            <w:tcW w:w="1638" w:type="pct"/>
            <w:shd w:val="clear" w:color="auto" w:fill="auto"/>
            <w:vAlign w:val="center"/>
          </w:tcPr>
          <w:p w:rsidR="00A935BB" w:rsidRPr="00A5746B" w:rsidRDefault="00A935BB" w:rsidP="00A935BB">
            <w:pPr>
              <w:widowControl w:val="0"/>
              <w:jc w:val="center"/>
              <w:rPr>
                <w:rFonts w:eastAsia="Courier New"/>
                <w:sz w:val="22"/>
                <w:lang w:eastAsia="ru-RU" w:bidi="ru-RU"/>
              </w:rPr>
            </w:pPr>
            <w:r w:rsidRPr="00A5746B">
              <w:rPr>
                <w:rFonts w:eastAsia="Courier New"/>
                <w:sz w:val="22"/>
                <w:lang w:eastAsia="ru-RU" w:bidi="ru-RU"/>
              </w:rPr>
              <w:t>Пеллеты</w:t>
            </w:r>
          </w:p>
        </w:tc>
        <w:tc>
          <w:tcPr>
            <w:tcW w:w="1053" w:type="pct"/>
            <w:shd w:val="clear" w:color="auto" w:fill="auto"/>
            <w:vAlign w:val="center"/>
          </w:tcPr>
          <w:p w:rsidR="00A935BB" w:rsidRPr="00A5746B" w:rsidRDefault="00A935BB" w:rsidP="00ED04A6">
            <w:pPr>
              <w:widowControl w:val="0"/>
              <w:jc w:val="center"/>
              <w:rPr>
                <w:rFonts w:eastAsia="Tahoma"/>
                <w:sz w:val="22"/>
                <w:lang w:eastAsia="ru-RU" w:bidi="ru-RU"/>
              </w:rPr>
            </w:pPr>
            <w:r w:rsidRPr="00A5746B">
              <w:rPr>
                <w:rFonts w:eastAsia="Tahoma"/>
                <w:sz w:val="22"/>
                <w:lang w:eastAsia="ru-RU" w:bidi="ru-RU"/>
              </w:rPr>
              <w:t>Он</w:t>
            </w:r>
            <w:r w:rsidRPr="00A5746B">
              <w:rPr>
                <w:rFonts w:eastAsia="Tahoma"/>
                <w:sz w:val="22"/>
                <w:vertAlign w:val="superscript"/>
                <w:lang w:eastAsia="ru-RU" w:bidi="ru-RU"/>
              </w:rPr>
              <w:t>р</w:t>
            </w:r>
          </w:p>
        </w:tc>
        <w:tc>
          <w:tcPr>
            <w:tcW w:w="1737" w:type="pct"/>
            <w:shd w:val="clear" w:color="auto" w:fill="auto"/>
            <w:vAlign w:val="center"/>
          </w:tcPr>
          <w:p w:rsidR="00A935BB" w:rsidRPr="00A5746B" w:rsidRDefault="00A935BB" w:rsidP="004D4D73">
            <w:pPr>
              <w:widowControl w:val="0"/>
              <w:jc w:val="center"/>
              <w:rPr>
                <w:rFonts w:eastAsia="Tahoma"/>
                <w:sz w:val="22"/>
                <w:lang w:eastAsia="ru-RU" w:bidi="ru-RU"/>
              </w:rPr>
            </w:pPr>
            <w:r w:rsidRPr="00A5746B">
              <w:rPr>
                <w:rFonts w:eastAsia="Tahoma"/>
                <w:sz w:val="22"/>
                <w:lang w:eastAsia="ru-RU" w:bidi="ru-RU"/>
              </w:rPr>
              <w:t>4000 ккал/кг</w:t>
            </w:r>
          </w:p>
        </w:tc>
      </w:tr>
    </w:tbl>
    <w:p w:rsidR="008013ED" w:rsidRPr="00A5746B" w:rsidRDefault="008013ED" w:rsidP="008013ED">
      <w:pPr>
        <w:widowControl w:val="0"/>
        <w:adjustRightInd w:val="0"/>
        <w:ind w:firstLine="720"/>
        <w:textAlignment w:val="baseline"/>
        <w:rPr>
          <w:rFonts w:eastAsia="Microsoft YaHei"/>
          <w:szCs w:val="24"/>
        </w:rPr>
      </w:pPr>
    </w:p>
    <w:p w:rsidR="008013ED" w:rsidRPr="00A5746B" w:rsidRDefault="008013ED" w:rsidP="008013ED">
      <w:pPr>
        <w:widowControl w:val="0"/>
        <w:adjustRightInd w:val="0"/>
        <w:ind w:firstLine="720"/>
        <w:textAlignment w:val="baseline"/>
        <w:rPr>
          <w:rFonts w:eastAsia="Microsoft YaHei"/>
          <w:szCs w:val="24"/>
        </w:rPr>
      </w:pPr>
      <w:r w:rsidRPr="00A5746B">
        <w:rPr>
          <w:rFonts w:eastAsia="Microsoft YaHei"/>
          <w:szCs w:val="24"/>
        </w:rPr>
        <w:t>При отсутствии централизованного теплоснабжения отопление жилых и общественных зданий осуществляется с помощью индивидуальных источников тепловой энергии (</w:t>
      </w:r>
      <w:r w:rsidR="00A134B9" w:rsidRPr="00A5746B">
        <w:rPr>
          <w:rFonts w:eastAsia="Microsoft YaHei"/>
          <w:szCs w:val="24"/>
        </w:rPr>
        <w:t>г</w:t>
      </w:r>
      <w:r w:rsidR="003627FD" w:rsidRPr="00A5746B">
        <w:rPr>
          <w:rFonts w:eastAsia="Microsoft YaHei"/>
          <w:szCs w:val="24"/>
        </w:rPr>
        <w:t xml:space="preserve">азовые котлы, </w:t>
      </w:r>
      <w:r w:rsidRPr="00A5746B">
        <w:rPr>
          <w:rFonts w:eastAsia="Microsoft YaHei"/>
          <w:szCs w:val="24"/>
        </w:rPr>
        <w:t>твердотопливные котлы, печи на твердом топливе, электроотопление).</w:t>
      </w:r>
    </w:p>
    <w:p w:rsidR="00586F7C" w:rsidRPr="00A5746B" w:rsidRDefault="00586F7C" w:rsidP="0006129B">
      <w:pPr>
        <w:tabs>
          <w:tab w:val="left" w:pos="0"/>
        </w:tabs>
        <w:ind w:firstLine="709"/>
        <w:rPr>
          <w:rFonts w:eastAsia="Microsoft YaHei"/>
          <w:szCs w:val="24"/>
        </w:rPr>
      </w:pPr>
    </w:p>
    <w:p w:rsidR="00A14618" w:rsidRPr="00A5746B" w:rsidRDefault="00145BBA" w:rsidP="0006129B">
      <w:pPr>
        <w:pStyle w:val="30"/>
        <w:spacing w:line="240" w:lineRule="auto"/>
        <w:rPr>
          <w:rStyle w:val="mark"/>
        </w:rPr>
      </w:pPr>
      <w:bookmarkStart w:id="95" w:name="_Toc121588465"/>
      <w:r w:rsidRPr="00A5746B">
        <w:rPr>
          <w:rStyle w:val="ed"/>
        </w:rPr>
        <w:t>8.6 О</w:t>
      </w:r>
      <w:r w:rsidR="00742851" w:rsidRPr="00A5746B">
        <w:rPr>
          <w:rStyle w:val="ed"/>
        </w:rPr>
        <w:t>писание преобладающего в поселении</w:t>
      </w:r>
      <w:r w:rsidR="00274C31" w:rsidRPr="00A5746B">
        <w:rPr>
          <w:rStyle w:val="ed"/>
        </w:rPr>
        <w:t xml:space="preserve"> вида топлива, определяемого по совоку</w:t>
      </w:r>
      <w:r w:rsidR="00274C31" w:rsidRPr="00A5746B">
        <w:rPr>
          <w:rStyle w:val="ed"/>
        </w:rPr>
        <w:t>п</w:t>
      </w:r>
      <w:r w:rsidR="00274C31" w:rsidRPr="00A5746B">
        <w:rPr>
          <w:rStyle w:val="ed"/>
        </w:rPr>
        <w:t>ности всех систем теплоснабжения, находящихся в муниципальном образовании</w:t>
      </w:r>
      <w:bookmarkEnd w:id="95"/>
    </w:p>
    <w:p w:rsidR="00EB24B0" w:rsidRPr="00A5746B" w:rsidRDefault="00EB24B0" w:rsidP="00EB24B0">
      <w:pPr>
        <w:tabs>
          <w:tab w:val="left" w:pos="0"/>
        </w:tabs>
        <w:ind w:firstLine="709"/>
      </w:pPr>
      <w:r w:rsidRPr="00A5746B">
        <w:t xml:space="preserve">В настоящее время </w:t>
      </w:r>
      <w:r w:rsidR="00070E4F" w:rsidRPr="00A5746B">
        <w:t xml:space="preserve">на территории </w:t>
      </w:r>
      <w:r w:rsidR="00EF4F5F" w:rsidRPr="00A5746B">
        <w:t>округа</w:t>
      </w:r>
      <w:r w:rsidR="003F3107" w:rsidRPr="00A5746B">
        <w:t xml:space="preserve"> </w:t>
      </w:r>
      <w:r w:rsidR="00A26189" w:rsidRPr="00A5746B">
        <w:t xml:space="preserve">действует </w:t>
      </w:r>
      <w:r w:rsidR="00D439F6" w:rsidRPr="00A5746B">
        <w:t>девятнадцать источников</w:t>
      </w:r>
      <w:r w:rsidR="006469FF" w:rsidRPr="00A5746B">
        <w:t xml:space="preserve"> </w:t>
      </w:r>
      <w:r w:rsidR="002E6EC9" w:rsidRPr="00A5746B">
        <w:t>централ</w:t>
      </w:r>
      <w:r w:rsidR="002E6EC9" w:rsidRPr="00A5746B">
        <w:t>и</w:t>
      </w:r>
      <w:r w:rsidR="002E6EC9" w:rsidRPr="00A5746B">
        <w:t>зованного теплоснабжения</w:t>
      </w:r>
      <w:r w:rsidRPr="00A5746B">
        <w:t xml:space="preserve">. </w:t>
      </w:r>
      <w:r w:rsidR="00A935BB" w:rsidRPr="00A5746B">
        <w:t>В качестве основного вида топлива на котельных используется природный газ и твердое топливо (дрова, уголь, пеллеты).</w:t>
      </w:r>
      <w:r w:rsidRPr="00A5746B">
        <w:t xml:space="preserve"> </w:t>
      </w:r>
    </w:p>
    <w:p w:rsidR="006469FF" w:rsidRPr="00A5746B" w:rsidRDefault="006469FF" w:rsidP="006469FF">
      <w:pPr>
        <w:tabs>
          <w:tab w:val="left" w:pos="0"/>
        </w:tabs>
        <w:ind w:firstLine="709"/>
        <w:rPr>
          <w:szCs w:val="24"/>
        </w:rPr>
      </w:pPr>
      <w:r w:rsidRPr="00A5746B">
        <w:rPr>
          <w:szCs w:val="24"/>
        </w:rPr>
        <w:t xml:space="preserve">Преобладающим видом </w:t>
      </w:r>
      <w:r w:rsidR="007C6B59" w:rsidRPr="00A5746B">
        <w:rPr>
          <w:szCs w:val="24"/>
        </w:rPr>
        <w:t>топлива, используемого на котельных округа</w:t>
      </w:r>
      <w:r w:rsidRPr="00A5746B">
        <w:rPr>
          <w:szCs w:val="24"/>
        </w:rPr>
        <w:t>, является приро</w:t>
      </w:r>
      <w:r w:rsidRPr="00A5746B">
        <w:rPr>
          <w:szCs w:val="24"/>
        </w:rPr>
        <w:t>д</w:t>
      </w:r>
      <w:r w:rsidRPr="00A5746B">
        <w:rPr>
          <w:szCs w:val="24"/>
        </w:rPr>
        <w:t>ный газ, его доля в общем объеме потребления котельно-печного топлива составляет 86,1%. Доля потребления каменного угля составляет 11,9%, пеллет – 1,9%.</w:t>
      </w:r>
    </w:p>
    <w:p w:rsidR="00A6466F" w:rsidRPr="00A5746B" w:rsidRDefault="00A6466F" w:rsidP="0006129B">
      <w:pPr>
        <w:tabs>
          <w:tab w:val="left" w:pos="0"/>
        </w:tabs>
        <w:ind w:firstLine="709"/>
        <w:rPr>
          <w:szCs w:val="24"/>
        </w:rPr>
      </w:pPr>
    </w:p>
    <w:p w:rsidR="00A14618" w:rsidRPr="00A5746B" w:rsidRDefault="00FC0CD1" w:rsidP="0006129B">
      <w:pPr>
        <w:pStyle w:val="30"/>
        <w:spacing w:line="240" w:lineRule="auto"/>
      </w:pPr>
      <w:bookmarkStart w:id="96" w:name="_Toc121588466"/>
      <w:r w:rsidRPr="00A5746B">
        <w:rPr>
          <w:rStyle w:val="ed"/>
        </w:rPr>
        <w:t>8.7 О</w:t>
      </w:r>
      <w:r w:rsidR="00274C31" w:rsidRPr="00A5746B">
        <w:rPr>
          <w:rStyle w:val="ed"/>
        </w:rPr>
        <w:t xml:space="preserve">писание приоритетного направления развития топливного баланса </w:t>
      </w:r>
      <w:r w:rsidR="00EF4F5F" w:rsidRPr="00A5746B">
        <w:rPr>
          <w:rStyle w:val="ed"/>
        </w:rPr>
        <w:t>округа</w:t>
      </w:r>
      <w:bookmarkEnd w:id="96"/>
    </w:p>
    <w:p w:rsidR="00C001B5" w:rsidRPr="00A5746B" w:rsidRDefault="00EB24B0" w:rsidP="00EB24B0">
      <w:pPr>
        <w:tabs>
          <w:tab w:val="left" w:pos="0"/>
        </w:tabs>
        <w:ind w:firstLine="709"/>
      </w:pPr>
      <w:r w:rsidRPr="00A5746B">
        <w:t xml:space="preserve">В настоящее время </w:t>
      </w:r>
      <w:r w:rsidR="00070E4F" w:rsidRPr="00A5746B">
        <w:t xml:space="preserve">на территории </w:t>
      </w:r>
      <w:r w:rsidR="00EF4F5F" w:rsidRPr="00A5746B">
        <w:t>округа</w:t>
      </w:r>
      <w:r w:rsidR="003F3107" w:rsidRPr="00A5746B">
        <w:t xml:space="preserve"> </w:t>
      </w:r>
      <w:r w:rsidR="00A26189" w:rsidRPr="00A5746B">
        <w:t xml:space="preserve">действует </w:t>
      </w:r>
      <w:r w:rsidR="00D439F6" w:rsidRPr="00A5746B">
        <w:t>девятнадцать источников</w:t>
      </w:r>
      <w:r w:rsidR="006469FF" w:rsidRPr="00A5746B">
        <w:t xml:space="preserve"> </w:t>
      </w:r>
      <w:r w:rsidR="002E6EC9" w:rsidRPr="00A5746B">
        <w:t>централ</w:t>
      </w:r>
      <w:r w:rsidR="002E6EC9" w:rsidRPr="00A5746B">
        <w:t>и</w:t>
      </w:r>
      <w:r w:rsidR="002E6EC9" w:rsidRPr="00A5746B">
        <w:t>зованного теплоснабжения</w:t>
      </w:r>
      <w:r w:rsidRPr="00A5746B">
        <w:t xml:space="preserve">. </w:t>
      </w:r>
      <w:r w:rsidR="00A935BB" w:rsidRPr="00A5746B">
        <w:t>В качестве основного вида топлива на котельных используется природный газ и твердое топливо (дрова, уголь, пеллеты).</w:t>
      </w:r>
      <w:r w:rsidRPr="00A5746B">
        <w:t xml:space="preserve"> </w:t>
      </w:r>
    </w:p>
    <w:p w:rsidR="00C001B5" w:rsidRPr="00A5746B" w:rsidRDefault="00C001B5" w:rsidP="00C001B5">
      <w:pPr>
        <w:ind w:firstLine="709"/>
        <w:rPr>
          <w:szCs w:val="24"/>
        </w:rPr>
      </w:pPr>
      <w:r w:rsidRPr="00A5746B">
        <w:rPr>
          <w:szCs w:val="24"/>
        </w:rPr>
        <w:t>Перевод источников централизованного теплоснабжения на другие виды топлива не планируется, перевод локальных твердотопливных источников тепла на природный газ рек</w:t>
      </w:r>
      <w:r w:rsidRPr="00A5746B">
        <w:rPr>
          <w:szCs w:val="24"/>
        </w:rPr>
        <w:t>о</w:t>
      </w:r>
      <w:r w:rsidRPr="00A5746B">
        <w:rPr>
          <w:szCs w:val="24"/>
        </w:rPr>
        <w:t xml:space="preserve">мендуется выполнять в рамках развития системы газоснабжения </w:t>
      </w:r>
      <w:r w:rsidRPr="00A5746B">
        <w:rPr>
          <w:rFonts w:eastAsia="Microsoft YaHei"/>
          <w:szCs w:val="24"/>
        </w:rPr>
        <w:t>округа</w:t>
      </w:r>
      <w:r w:rsidRPr="00A5746B">
        <w:rPr>
          <w:szCs w:val="24"/>
        </w:rPr>
        <w:t>.</w:t>
      </w:r>
    </w:p>
    <w:p w:rsidR="00DF3858" w:rsidRPr="00A5746B" w:rsidRDefault="00DF3858" w:rsidP="0006129B">
      <w:pPr>
        <w:ind w:firstLine="709"/>
        <w:rPr>
          <w:szCs w:val="24"/>
        </w:rPr>
      </w:pPr>
    </w:p>
    <w:p w:rsidR="00EA0D24" w:rsidRPr="00A5746B" w:rsidRDefault="00FC0CD1" w:rsidP="0006129B">
      <w:pPr>
        <w:pStyle w:val="30"/>
        <w:spacing w:line="240" w:lineRule="auto"/>
      </w:pPr>
      <w:bookmarkStart w:id="97" w:name="_Toc32481129"/>
      <w:bookmarkStart w:id="98" w:name="_Toc121588467"/>
      <w:r w:rsidRPr="00A5746B">
        <w:t>8.</w:t>
      </w:r>
      <w:r w:rsidR="002F32A3" w:rsidRPr="00A5746B">
        <w:t>8</w:t>
      </w:r>
      <w:r w:rsidRPr="00A5746B">
        <w:t xml:space="preserve"> </w:t>
      </w:r>
      <w:r w:rsidR="00EA0D24" w:rsidRPr="00A5746B">
        <w:t>Изменения, произошедшие в топливных балансах источник</w:t>
      </w:r>
      <w:r w:rsidR="00B41FCD" w:rsidRPr="00A5746B">
        <w:t>ов</w:t>
      </w:r>
      <w:r w:rsidR="00EA0D24" w:rsidRPr="00A5746B">
        <w:t xml:space="preserve"> тепловой энергии </w:t>
      </w:r>
      <w:r w:rsidR="00B41FCD" w:rsidRPr="00A5746B">
        <w:t xml:space="preserve">системе обеспечения топливом </w:t>
      </w:r>
      <w:r w:rsidR="00EF4F5F" w:rsidRPr="00A5746B">
        <w:t>округа</w:t>
      </w:r>
      <w:r w:rsidR="00EA0D24" w:rsidRPr="00A5746B">
        <w:t xml:space="preserve"> за период, </w:t>
      </w:r>
      <w:r w:rsidR="00042A16" w:rsidRPr="00A5746B">
        <w:t>предшествующий разработке (актуал</w:t>
      </w:r>
      <w:r w:rsidR="00042A16" w:rsidRPr="00A5746B">
        <w:t>и</w:t>
      </w:r>
      <w:r w:rsidR="00042A16" w:rsidRPr="00A5746B">
        <w:t>зации) схемы теплоснабжения</w:t>
      </w:r>
      <w:bookmarkEnd w:id="97"/>
      <w:bookmarkEnd w:id="98"/>
    </w:p>
    <w:p w:rsidR="00EA0D24" w:rsidRPr="00A5746B" w:rsidRDefault="00EB24B0" w:rsidP="0006129B">
      <w:pPr>
        <w:widowControl w:val="0"/>
        <w:tabs>
          <w:tab w:val="left" w:pos="4245"/>
        </w:tabs>
        <w:adjustRightInd w:val="0"/>
        <w:ind w:firstLine="720"/>
        <w:textAlignment w:val="baseline"/>
        <w:rPr>
          <w:szCs w:val="24"/>
        </w:rPr>
      </w:pPr>
      <w:r w:rsidRPr="00A5746B">
        <w:rPr>
          <w:rFonts w:eastAsia="Microsoft YaHei"/>
          <w:szCs w:val="24"/>
        </w:rPr>
        <w:t>На основании полученных данных были актуализированы сведения по топливным б</w:t>
      </w:r>
      <w:r w:rsidRPr="00A5746B">
        <w:rPr>
          <w:rFonts w:eastAsia="Microsoft YaHei"/>
          <w:szCs w:val="24"/>
        </w:rPr>
        <w:t>а</w:t>
      </w:r>
      <w:r w:rsidRPr="00A5746B">
        <w:rPr>
          <w:rFonts w:eastAsia="Microsoft YaHei"/>
          <w:szCs w:val="24"/>
        </w:rPr>
        <w:t>лансам в зоне действия источника теплоснабжения по состоянию на конец 2021 г.</w:t>
      </w:r>
    </w:p>
    <w:p w:rsidR="005D6D1F" w:rsidRPr="00A5746B" w:rsidRDefault="005D6D1F" w:rsidP="0006129B">
      <w:pPr>
        <w:pStyle w:val="21"/>
        <w:spacing w:line="240" w:lineRule="auto"/>
        <w:rPr>
          <w:szCs w:val="24"/>
        </w:rPr>
        <w:sectPr w:rsidR="005D6D1F" w:rsidRPr="00A5746B" w:rsidSect="00A935BB">
          <w:pgSz w:w="11906" w:h="16838"/>
          <w:pgMar w:top="1134" w:right="851" w:bottom="1134" w:left="1134" w:header="708" w:footer="708" w:gutter="0"/>
          <w:cols w:space="708"/>
          <w:docGrid w:linePitch="360"/>
        </w:sectPr>
      </w:pPr>
      <w:bookmarkStart w:id="99" w:name="_Toc422303789"/>
      <w:bookmarkStart w:id="100" w:name="_Toc422303790"/>
    </w:p>
    <w:p w:rsidR="009D61FF" w:rsidRPr="00A5746B" w:rsidRDefault="009D61FF" w:rsidP="0006129B">
      <w:pPr>
        <w:pStyle w:val="21"/>
        <w:spacing w:line="240" w:lineRule="auto"/>
        <w:rPr>
          <w:szCs w:val="24"/>
        </w:rPr>
      </w:pPr>
      <w:bookmarkStart w:id="101" w:name="_Toc121588468"/>
      <w:r w:rsidRPr="00A5746B">
        <w:rPr>
          <w:szCs w:val="24"/>
        </w:rPr>
        <w:lastRenderedPageBreak/>
        <w:t xml:space="preserve">Часть 9 </w:t>
      </w:r>
      <w:bookmarkEnd w:id="99"/>
      <w:r w:rsidR="00274C31" w:rsidRPr="00A5746B">
        <w:rPr>
          <w:szCs w:val="24"/>
        </w:rPr>
        <w:t>Надежность теплоснабжения</w:t>
      </w:r>
      <w:bookmarkEnd w:id="101"/>
    </w:p>
    <w:p w:rsidR="00517EF6" w:rsidRPr="00A5746B" w:rsidRDefault="00517EF6" w:rsidP="0006129B">
      <w:pPr>
        <w:ind w:firstLine="567"/>
        <w:rPr>
          <w:szCs w:val="24"/>
        </w:rPr>
      </w:pPr>
      <w:r w:rsidRPr="00A5746B">
        <w:rPr>
          <w:szCs w:val="24"/>
        </w:rPr>
        <w:t>В соответствии с указаниями</w:t>
      </w:r>
      <w:r w:rsidR="00E615B9" w:rsidRPr="00A5746B">
        <w:rPr>
          <w:szCs w:val="24"/>
        </w:rPr>
        <w:t>,</w:t>
      </w:r>
      <w:r w:rsidRPr="00A5746B">
        <w:rPr>
          <w:szCs w:val="24"/>
        </w:rPr>
        <w:t xml:space="preserve"> </w:t>
      </w:r>
      <w:r w:rsidR="00E615B9" w:rsidRPr="00A5746B">
        <w:rPr>
          <w:szCs w:val="24"/>
        </w:rPr>
        <w:t xml:space="preserve">приведенными </w:t>
      </w:r>
      <w:r w:rsidRPr="00A5746B">
        <w:rPr>
          <w:szCs w:val="24"/>
        </w:rPr>
        <w:t>в</w:t>
      </w:r>
      <w:r w:rsidR="00851204" w:rsidRPr="00A5746B">
        <w:rPr>
          <w:szCs w:val="24"/>
        </w:rPr>
        <w:t xml:space="preserve"> </w:t>
      </w:r>
      <w:r w:rsidR="00E615B9" w:rsidRPr="00A5746B">
        <w:rPr>
          <w:szCs w:val="24"/>
        </w:rPr>
        <w:t>СП 124.13330.2012 «Свод правил. Тепл</w:t>
      </w:r>
      <w:r w:rsidR="00E615B9" w:rsidRPr="00A5746B">
        <w:rPr>
          <w:szCs w:val="24"/>
        </w:rPr>
        <w:t>о</w:t>
      </w:r>
      <w:r w:rsidR="00E615B9" w:rsidRPr="00A5746B">
        <w:rPr>
          <w:szCs w:val="24"/>
        </w:rPr>
        <w:t>вые сети. Актуализированная редакция СНиП 41-02-2003»,</w:t>
      </w:r>
      <w:r w:rsidRPr="00A5746B">
        <w:rPr>
          <w:szCs w:val="24"/>
        </w:rPr>
        <w:t xml:space="preserve"> потребители теплоты по надежн</w:t>
      </w:r>
      <w:r w:rsidRPr="00A5746B">
        <w:rPr>
          <w:szCs w:val="24"/>
        </w:rPr>
        <w:t>о</w:t>
      </w:r>
      <w:r w:rsidRPr="00A5746B">
        <w:rPr>
          <w:szCs w:val="24"/>
        </w:rPr>
        <w:t xml:space="preserve">сти теплоснабжения делятся на три категории: </w:t>
      </w:r>
    </w:p>
    <w:p w:rsidR="00517EF6" w:rsidRPr="00A5746B" w:rsidRDefault="00BC55C3" w:rsidP="0006129B">
      <w:pPr>
        <w:ind w:firstLine="567"/>
        <w:rPr>
          <w:szCs w:val="24"/>
        </w:rPr>
      </w:pPr>
      <w:r w:rsidRPr="00A5746B">
        <w:rPr>
          <w:szCs w:val="24"/>
        </w:rPr>
        <w:t>1)</w:t>
      </w:r>
      <w:r w:rsidR="00517EF6" w:rsidRPr="00A5746B">
        <w:rPr>
          <w:szCs w:val="24"/>
        </w:rPr>
        <w:t xml:space="preserve"> </w:t>
      </w:r>
      <w:r w:rsidRPr="00A5746B">
        <w:rPr>
          <w:szCs w:val="24"/>
        </w:rPr>
        <w:t>п</w:t>
      </w:r>
      <w:r w:rsidR="00517EF6" w:rsidRPr="00A5746B">
        <w:rPr>
          <w:szCs w:val="24"/>
        </w:rPr>
        <w:t>ервая категория – потребители, не допускающие перерывов в подаче расчетного кол</w:t>
      </w:r>
      <w:r w:rsidR="00517EF6" w:rsidRPr="00A5746B">
        <w:rPr>
          <w:szCs w:val="24"/>
        </w:rPr>
        <w:t>и</w:t>
      </w:r>
      <w:r w:rsidR="00517EF6" w:rsidRPr="00A5746B">
        <w:rPr>
          <w:szCs w:val="24"/>
        </w:rPr>
        <w:t>чества теплоты и снижения температуры воздуха в помещениях ниже значений предусмотре</w:t>
      </w:r>
      <w:r w:rsidR="00517EF6" w:rsidRPr="00A5746B">
        <w:rPr>
          <w:szCs w:val="24"/>
        </w:rPr>
        <w:t>н</w:t>
      </w:r>
      <w:r w:rsidR="00517EF6" w:rsidRPr="00A5746B">
        <w:rPr>
          <w:szCs w:val="24"/>
        </w:rPr>
        <w:t xml:space="preserve">ных </w:t>
      </w:r>
      <w:r w:rsidR="006947C8" w:rsidRPr="00A5746B">
        <w:rPr>
          <w:szCs w:val="24"/>
        </w:rPr>
        <w:t>ГОСТ 30494-2011 «Межгосударственный стандарт. Здания жилые и общественные. Пар</w:t>
      </w:r>
      <w:r w:rsidR="006947C8" w:rsidRPr="00A5746B">
        <w:rPr>
          <w:szCs w:val="24"/>
        </w:rPr>
        <w:t>а</w:t>
      </w:r>
      <w:r w:rsidR="006947C8" w:rsidRPr="00A5746B">
        <w:rPr>
          <w:szCs w:val="24"/>
        </w:rPr>
        <w:t>метры микроклимата в помещениях»</w:t>
      </w:r>
      <w:r w:rsidR="00517EF6" w:rsidRPr="00A5746B">
        <w:rPr>
          <w:szCs w:val="24"/>
        </w:rPr>
        <w:t>. Например, больницы, родильные дома, детские дошкол</w:t>
      </w:r>
      <w:r w:rsidR="00517EF6" w:rsidRPr="00A5746B">
        <w:rPr>
          <w:szCs w:val="24"/>
        </w:rPr>
        <w:t>ь</w:t>
      </w:r>
      <w:r w:rsidR="00517EF6" w:rsidRPr="00A5746B">
        <w:rPr>
          <w:szCs w:val="24"/>
        </w:rPr>
        <w:t>ные учреждения с круглосуточным пребыванием детей, картинные галереи, химические и сп</w:t>
      </w:r>
      <w:r w:rsidR="00517EF6" w:rsidRPr="00A5746B">
        <w:rPr>
          <w:szCs w:val="24"/>
        </w:rPr>
        <w:t>е</w:t>
      </w:r>
      <w:r w:rsidR="00517EF6" w:rsidRPr="00A5746B">
        <w:rPr>
          <w:szCs w:val="24"/>
        </w:rPr>
        <w:t>циальные производства, шахты и т.п.</w:t>
      </w:r>
      <w:r w:rsidR="00851204" w:rsidRPr="00A5746B">
        <w:rPr>
          <w:szCs w:val="24"/>
        </w:rPr>
        <w:t xml:space="preserve"> </w:t>
      </w:r>
    </w:p>
    <w:p w:rsidR="00517EF6" w:rsidRPr="00A5746B" w:rsidRDefault="00BC55C3" w:rsidP="0006129B">
      <w:pPr>
        <w:ind w:firstLine="567"/>
        <w:rPr>
          <w:szCs w:val="24"/>
        </w:rPr>
      </w:pPr>
      <w:r w:rsidRPr="00A5746B">
        <w:rPr>
          <w:szCs w:val="24"/>
        </w:rPr>
        <w:t>2) в</w:t>
      </w:r>
      <w:r w:rsidR="00517EF6" w:rsidRPr="00A5746B">
        <w:rPr>
          <w:szCs w:val="24"/>
        </w:rPr>
        <w:t>торая категория – потребители, допускающие снижение температуры в отапливаемых помещениях на перио</w:t>
      </w:r>
      <w:r w:rsidR="00787B99" w:rsidRPr="00A5746B">
        <w:rPr>
          <w:szCs w:val="24"/>
        </w:rPr>
        <w:t xml:space="preserve">д </w:t>
      </w:r>
      <w:r w:rsidR="00517EF6" w:rsidRPr="00A5746B">
        <w:rPr>
          <w:szCs w:val="24"/>
        </w:rPr>
        <w:t>ликвидации аварии, но не более 54</w:t>
      </w:r>
      <w:r w:rsidR="00706BCF" w:rsidRPr="00A5746B">
        <w:rPr>
          <w:szCs w:val="24"/>
        </w:rPr>
        <w:t xml:space="preserve"> </w:t>
      </w:r>
      <w:r w:rsidR="00517EF6" w:rsidRPr="00A5746B">
        <w:rPr>
          <w:szCs w:val="24"/>
        </w:rPr>
        <w:t>ч</w:t>
      </w:r>
      <w:r w:rsidR="00706BCF" w:rsidRPr="00A5746B">
        <w:rPr>
          <w:szCs w:val="24"/>
        </w:rPr>
        <w:t>аса</w:t>
      </w:r>
      <w:r w:rsidR="00517EF6" w:rsidRPr="00A5746B">
        <w:rPr>
          <w:szCs w:val="24"/>
        </w:rPr>
        <w:t>: жилые и общественные здания до 12°С, промышленных зданий до 8°С.</w:t>
      </w:r>
      <w:r w:rsidR="00851204" w:rsidRPr="00A5746B">
        <w:rPr>
          <w:szCs w:val="24"/>
        </w:rPr>
        <w:t xml:space="preserve"> </w:t>
      </w:r>
    </w:p>
    <w:p w:rsidR="00517EF6" w:rsidRPr="00A5746B" w:rsidRDefault="00BC55C3" w:rsidP="0006129B">
      <w:pPr>
        <w:ind w:firstLine="567"/>
        <w:rPr>
          <w:szCs w:val="24"/>
        </w:rPr>
      </w:pPr>
      <w:r w:rsidRPr="00A5746B">
        <w:rPr>
          <w:szCs w:val="24"/>
        </w:rPr>
        <w:t>3)</w:t>
      </w:r>
      <w:r w:rsidR="00517EF6" w:rsidRPr="00A5746B">
        <w:rPr>
          <w:szCs w:val="24"/>
        </w:rPr>
        <w:t xml:space="preserve"> </w:t>
      </w:r>
      <w:r w:rsidRPr="00A5746B">
        <w:rPr>
          <w:szCs w:val="24"/>
        </w:rPr>
        <w:t>т</w:t>
      </w:r>
      <w:r w:rsidR="00517EF6" w:rsidRPr="00A5746B">
        <w:rPr>
          <w:szCs w:val="24"/>
        </w:rPr>
        <w:t xml:space="preserve">ретья категория – остальные потребители». </w:t>
      </w:r>
    </w:p>
    <w:p w:rsidR="00517EF6" w:rsidRPr="00A5746B" w:rsidRDefault="00517EF6" w:rsidP="0006129B">
      <w:pPr>
        <w:ind w:firstLine="567"/>
        <w:rPr>
          <w:szCs w:val="24"/>
        </w:rPr>
      </w:pPr>
      <w:r w:rsidRPr="00A5746B">
        <w:rPr>
          <w:szCs w:val="24"/>
        </w:rPr>
        <w:t>Способность проектируемых и действующих источников теплоты, тепловых сетей и в ц</w:t>
      </w:r>
      <w:r w:rsidRPr="00A5746B">
        <w:rPr>
          <w:szCs w:val="24"/>
        </w:rPr>
        <w:t>е</w:t>
      </w:r>
      <w:r w:rsidRPr="00A5746B">
        <w:rPr>
          <w:szCs w:val="24"/>
        </w:rPr>
        <w:t>лом СЦТ обеспечивать в течение заданного времени требуемые режимы, параметры и качество теплоснабжения (отопления, вентиляции, горячего водоснабжения, а также технологических потребностей предприятий в паре и горячей воде) следует определять по трем показателям (критериям): вер</w:t>
      </w:r>
      <w:r w:rsidR="008D5863" w:rsidRPr="00A5746B">
        <w:rPr>
          <w:szCs w:val="24"/>
        </w:rPr>
        <w:t>оятности безотказной работы [Р];</w:t>
      </w:r>
      <w:r w:rsidRPr="00A5746B">
        <w:rPr>
          <w:szCs w:val="24"/>
        </w:rPr>
        <w:t xml:space="preserve"> коэффициенту готовности [Кг] и живучести [Ж]. </w:t>
      </w:r>
    </w:p>
    <w:p w:rsidR="008F7ED6" w:rsidRPr="00A5746B" w:rsidRDefault="00544264" w:rsidP="0006129B">
      <w:pPr>
        <w:ind w:firstLine="567"/>
        <w:rPr>
          <w:szCs w:val="24"/>
        </w:rPr>
      </w:pPr>
      <w:r w:rsidRPr="00A5746B">
        <w:rPr>
          <w:szCs w:val="24"/>
        </w:rPr>
        <w:t>М</w:t>
      </w:r>
      <w:r w:rsidR="00517EF6" w:rsidRPr="00A5746B">
        <w:rPr>
          <w:szCs w:val="24"/>
        </w:rPr>
        <w:t xml:space="preserve">инимально допустимые показатели вероятности безотказной работы следует принимать: </w:t>
      </w:r>
    </w:p>
    <w:p w:rsidR="008F7ED6" w:rsidRPr="00A5746B" w:rsidRDefault="00BC55C3" w:rsidP="0006129B">
      <w:pPr>
        <w:ind w:firstLine="567"/>
        <w:rPr>
          <w:szCs w:val="24"/>
        </w:rPr>
      </w:pPr>
      <w:r w:rsidRPr="00A5746B">
        <w:rPr>
          <w:szCs w:val="24"/>
        </w:rPr>
        <w:t>1)</w:t>
      </w:r>
      <w:r w:rsidR="00EE0FAC" w:rsidRPr="00A5746B">
        <w:rPr>
          <w:szCs w:val="24"/>
        </w:rPr>
        <w:t xml:space="preserve"> </w:t>
      </w:r>
      <w:r w:rsidR="00517EF6" w:rsidRPr="00A5746B">
        <w:rPr>
          <w:szCs w:val="24"/>
        </w:rPr>
        <w:t xml:space="preserve">для источника теплоты - 0,97; </w:t>
      </w:r>
    </w:p>
    <w:p w:rsidR="008F7ED6" w:rsidRPr="00A5746B" w:rsidRDefault="00BC55C3" w:rsidP="0006129B">
      <w:pPr>
        <w:ind w:firstLine="567"/>
        <w:rPr>
          <w:szCs w:val="24"/>
        </w:rPr>
      </w:pPr>
      <w:r w:rsidRPr="00A5746B">
        <w:rPr>
          <w:szCs w:val="24"/>
        </w:rPr>
        <w:t>2)</w:t>
      </w:r>
      <w:r w:rsidR="00EE0FAC" w:rsidRPr="00A5746B">
        <w:rPr>
          <w:szCs w:val="24"/>
        </w:rPr>
        <w:t xml:space="preserve"> </w:t>
      </w:r>
      <w:r w:rsidR="00517EF6" w:rsidRPr="00A5746B">
        <w:rPr>
          <w:szCs w:val="24"/>
        </w:rPr>
        <w:t xml:space="preserve">для тепловых сетей - 0,9; </w:t>
      </w:r>
    </w:p>
    <w:p w:rsidR="008F7ED6" w:rsidRPr="00A5746B" w:rsidRDefault="00BC55C3" w:rsidP="0006129B">
      <w:pPr>
        <w:ind w:firstLine="567"/>
        <w:rPr>
          <w:szCs w:val="24"/>
        </w:rPr>
      </w:pPr>
      <w:r w:rsidRPr="00A5746B">
        <w:rPr>
          <w:szCs w:val="24"/>
        </w:rPr>
        <w:t>3)</w:t>
      </w:r>
      <w:r w:rsidR="00EE0FAC" w:rsidRPr="00A5746B">
        <w:rPr>
          <w:szCs w:val="24"/>
        </w:rPr>
        <w:t xml:space="preserve"> </w:t>
      </w:r>
      <w:r w:rsidR="00517EF6" w:rsidRPr="00A5746B">
        <w:rPr>
          <w:szCs w:val="24"/>
        </w:rPr>
        <w:t xml:space="preserve">для потребителя теплоты - 0,99. </w:t>
      </w:r>
    </w:p>
    <w:p w:rsidR="00517EF6" w:rsidRPr="00A5746B" w:rsidRDefault="00517EF6" w:rsidP="0006129B">
      <w:pPr>
        <w:ind w:firstLine="567"/>
        <w:rPr>
          <w:szCs w:val="24"/>
        </w:rPr>
      </w:pPr>
      <w:r w:rsidRPr="00A5746B">
        <w:rPr>
          <w:szCs w:val="24"/>
        </w:rPr>
        <w:t>Минимально допустимый показатель вероятности безотказной работы системы централ</w:t>
      </w:r>
      <w:r w:rsidRPr="00A5746B">
        <w:rPr>
          <w:szCs w:val="24"/>
        </w:rPr>
        <w:t>и</w:t>
      </w:r>
      <w:r w:rsidRPr="00A5746B">
        <w:rPr>
          <w:szCs w:val="24"/>
        </w:rPr>
        <w:t xml:space="preserve">зованного теплоснабжения в целом следует принимать равным 0,86. </w:t>
      </w:r>
    </w:p>
    <w:p w:rsidR="00517EF6" w:rsidRPr="00A5746B" w:rsidRDefault="00517EF6" w:rsidP="0006129B">
      <w:pPr>
        <w:ind w:firstLine="567"/>
        <w:rPr>
          <w:szCs w:val="24"/>
        </w:rPr>
      </w:pPr>
      <w:r w:rsidRPr="00A5746B">
        <w:rPr>
          <w:szCs w:val="24"/>
        </w:rPr>
        <w:t>Готовность системы теплоснабжения к исправной работе в течение отопительного пери</w:t>
      </w:r>
      <w:r w:rsidRPr="00A5746B">
        <w:rPr>
          <w:szCs w:val="24"/>
        </w:rPr>
        <w:t>о</w:t>
      </w:r>
      <w:r w:rsidRPr="00A5746B">
        <w:rPr>
          <w:szCs w:val="24"/>
        </w:rPr>
        <w:t>да определяется по числу часов ожидания готовности источника теплоты, тепловых сетей, п</w:t>
      </w:r>
      <w:r w:rsidRPr="00A5746B">
        <w:rPr>
          <w:szCs w:val="24"/>
        </w:rPr>
        <w:t>о</w:t>
      </w:r>
      <w:r w:rsidRPr="00A5746B">
        <w:rPr>
          <w:szCs w:val="24"/>
        </w:rPr>
        <w:t xml:space="preserve">требителей теплоты, а также числу часов нерасчетных температур наружного воздуха в данной местности. </w:t>
      </w:r>
      <w:r w:rsidR="00544264" w:rsidRPr="00A5746B">
        <w:rPr>
          <w:szCs w:val="24"/>
        </w:rPr>
        <w:t>М</w:t>
      </w:r>
      <w:r w:rsidRPr="00A5746B">
        <w:rPr>
          <w:szCs w:val="24"/>
        </w:rPr>
        <w:t>инимально допустимый показатель готовности системы централизованного те</w:t>
      </w:r>
      <w:r w:rsidRPr="00A5746B">
        <w:rPr>
          <w:szCs w:val="24"/>
        </w:rPr>
        <w:t>п</w:t>
      </w:r>
      <w:r w:rsidRPr="00A5746B">
        <w:rPr>
          <w:szCs w:val="24"/>
        </w:rPr>
        <w:t xml:space="preserve">лоснабжения к исправной работе принимается равным 0,97. </w:t>
      </w:r>
    </w:p>
    <w:p w:rsidR="00517EF6" w:rsidRPr="00A5746B" w:rsidRDefault="00517EF6" w:rsidP="0006129B">
      <w:pPr>
        <w:ind w:firstLine="567"/>
        <w:contextualSpacing/>
        <w:rPr>
          <w:szCs w:val="24"/>
          <w:u w:val="single"/>
        </w:rPr>
      </w:pPr>
      <w:r w:rsidRPr="00A5746B">
        <w:rPr>
          <w:szCs w:val="24"/>
          <w:u w:val="single"/>
        </w:rPr>
        <w:t>Методика расчета показателей надежности</w:t>
      </w:r>
      <w:r w:rsidR="00544264" w:rsidRPr="00A5746B">
        <w:rPr>
          <w:szCs w:val="24"/>
          <w:u w:val="single"/>
        </w:rPr>
        <w:t xml:space="preserve"> в </w:t>
      </w:r>
      <w:r w:rsidR="002C5110" w:rsidRPr="00A5746B">
        <w:rPr>
          <w:szCs w:val="24"/>
          <w:u w:val="single"/>
        </w:rPr>
        <w:t>соответствии</w:t>
      </w:r>
      <w:r w:rsidR="00544264" w:rsidRPr="00A5746B">
        <w:rPr>
          <w:szCs w:val="24"/>
          <w:u w:val="single"/>
        </w:rPr>
        <w:t xml:space="preserve"> Методическими указаниями по разработке схем теплоснабжения (</w:t>
      </w:r>
      <w:r w:rsidR="00E615B9" w:rsidRPr="00A5746B">
        <w:rPr>
          <w:szCs w:val="24"/>
          <w:u w:val="single"/>
        </w:rPr>
        <w:t>утв. Приказом Минэнерго России от 05.03.2019 № 212 «Об утверждении Методических указаний по разработке схем теплоснабжения»</w:t>
      </w:r>
      <w:r w:rsidR="00544264" w:rsidRPr="00A5746B">
        <w:rPr>
          <w:szCs w:val="24"/>
          <w:u w:val="single"/>
        </w:rPr>
        <w:t>)</w:t>
      </w:r>
    </w:p>
    <w:p w:rsidR="00517EF6" w:rsidRPr="00A5746B" w:rsidRDefault="00517EF6" w:rsidP="0006129B">
      <w:pPr>
        <w:ind w:firstLine="567"/>
        <w:contextualSpacing/>
        <w:rPr>
          <w:szCs w:val="24"/>
        </w:rPr>
      </w:pPr>
      <w:r w:rsidRPr="00A5746B">
        <w:rPr>
          <w:szCs w:val="24"/>
        </w:rPr>
        <w:t>Расчет вероятности безотказной работы (ВБР) тепловой сети по отношению к каждому потребителю рекомендуется выполнять с применением привед</w:t>
      </w:r>
      <w:r w:rsidR="00B518E3" w:rsidRPr="00A5746B">
        <w:rPr>
          <w:szCs w:val="24"/>
        </w:rPr>
        <w:t>е</w:t>
      </w:r>
      <w:r w:rsidR="00EE0FAC" w:rsidRPr="00A5746B">
        <w:rPr>
          <w:szCs w:val="24"/>
        </w:rPr>
        <w:t>нного ниже алгоритма:</w:t>
      </w:r>
    </w:p>
    <w:p w:rsidR="00517EF6" w:rsidRPr="00A5746B" w:rsidRDefault="00BC55C3" w:rsidP="0006129B">
      <w:pPr>
        <w:tabs>
          <w:tab w:val="left" w:pos="851"/>
        </w:tabs>
        <w:ind w:firstLine="567"/>
        <w:contextualSpacing/>
        <w:rPr>
          <w:szCs w:val="24"/>
        </w:rPr>
      </w:pPr>
      <w:r w:rsidRPr="00A5746B">
        <w:rPr>
          <w:szCs w:val="24"/>
        </w:rPr>
        <w:t xml:space="preserve">1) </w:t>
      </w:r>
      <w:r w:rsidR="0055093E" w:rsidRPr="00A5746B">
        <w:rPr>
          <w:szCs w:val="24"/>
        </w:rPr>
        <w:t>о</w:t>
      </w:r>
      <w:r w:rsidR="00517EF6" w:rsidRPr="00A5746B">
        <w:rPr>
          <w:szCs w:val="24"/>
        </w:rPr>
        <w:t>пределить путь передачи теплоносителя от источника до потребителя, по отношению к которому выполняется расчет вероятности бе</w:t>
      </w:r>
      <w:r w:rsidR="00EE0FAC" w:rsidRPr="00A5746B">
        <w:rPr>
          <w:szCs w:val="24"/>
        </w:rPr>
        <w:t>зотказной работы тепловой сети;</w:t>
      </w:r>
    </w:p>
    <w:p w:rsidR="00517EF6" w:rsidRPr="00A5746B" w:rsidRDefault="00BC55C3" w:rsidP="0006129B">
      <w:pPr>
        <w:tabs>
          <w:tab w:val="left" w:pos="851"/>
        </w:tabs>
        <w:ind w:firstLine="567"/>
        <w:contextualSpacing/>
        <w:rPr>
          <w:szCs w:val="24"/>
        </w:rPr>
      </w:pPr>
      <w:r w:rsidRPr="00A5746B">
        <w:rPr>
          <w:szCs w:val="24"/>
        </w:rPr>
        <w:t xml:space="preserve">2) </w:t>
      </w:r>
      <w:r w:rsidR="0055093E" w:rsidRPr="00A5746B">
        <w:rPr>
          <w:szCs w:val="24"/>
        </w:rPr>
        <w:t>н</w:t>
      </w:r>
      <w:r w:rsidR="00517EF6" w:rsidRPr="00A5746B">
        <w:rPr>
          <w:szCs w:val="24"/>
        </w:rPr>
        <w:t>а первом этапе расчета устанавливается перечень участков теплопроводов, состав</w:t>
      </w:r>
      <w:r w:rsidR="00EE0FAC" w:rsidRPr="00A5746B">
        <w:rPr>
          <w:szCs w:val="24"/>
        </w:rPr>
        <w:t>л</w:t>
      </w:r>
      <w:r w:rsidR="00EE0FAC" w:rsidRPr="00A5746B">
        <w:rPr>
          <w:szCs w:val="24"/>
        </w:rPr>
        <w:t>я</w:t>
      </w:r>
      <w:r w:rsidR="00EE0FAC" w:rsidRPr="00A5746B">
        <w:rPr>
          <w:szCs w:val="24"/>
        </w:rPr>
        <w:t>ющих этот путь;</w:t>
      </w:r>
    </w:p>
    <w:p w:rsidR="00517EF6" w:rsidRPr="00A5746B" w:rsidRDefault="00BC55C3" w:rsidP="0006129B">
      <w:pPr>
        <w:tabs>
          <w:tab w:val="left" w:pos="851"/>
        </w:tabs>
        <w:ind w:firstLine="567"/>
        <w:contextualSpacing/>
        <w:rPr>
          <w:szCs w:val="24"/>
        </w:rPr>
      </w:pPr>
      <w:r w:rsidRPr="00A5746B">
        <w:rPr>
          <w:szCs w:val="24"/>
        </w:rPr>
        <w:t xml:space="preserve">3) </w:t>
      </w:r>
      <w:r w:rsidR="0055093E" w:rsidRPr="00A5746B">
        <w:rPr>
          <w:szCs w:val="24"/>
        </w:rPr>
        <w:t>д</w:t>
      </w:r>
      <w:r w:rsidR="00517EF6" w:rsidRPr="00A5746B">
        <w:rPr>
          <w:szCs w:val="24"/>
        </w:rPr>
        <w:t xml:space="preserve">ля каждого участка тепловой сети устанавливаются: </w:t>
      </w:r>
      <w:r w:rsidR="009C38E7" w:rsidRPr="00A5746B">
        <w:rPr>
          <w:szCs w:val="24"/>
        </w:rPr>
        <w:t xml:space="preserve">год </w:t>
      </w:r>
      <w:r w:rsidR="00517EF6" w:rsidRPr="00A5746B">
        <w:rPr>
          <w:szCs w:val="24"/>
        </w:rPr>
        <w:t>его ввода в эксплу</w:t>
      </w:r>
      <w:r w:rsidR="00CB0895" w:rsidRPr="00A5746B">
        <w:rPr>
          <w:szCs w:val="24"/>
        </w:rPr>
        <w:t>атацию;</w:t>
      </w:r>
      <w:r w:rsidR="00EE0FAC" w:rsidRPr="00A5746B">
        <w:rPr>
          <w:szCs w:val="24"/>
        </w:rPr>
        <w:t xml:space="preserve"> диаметр и протяженность;</w:t>
      </w:r>
      <w:r w:rsidR="00517EF6" w:rsidRPr="00A5746B">
        <w:rPr>
          <w:szCs w:val="24"/>
        </w:rPr>
        <w:t xml:space="preserve"> </w:t>
      </w:r>
    </w:p>
    <w:p w:rsidR="00517EF6" w:rsidRPr="00A5746B" w:rsidRDefault="00BC55C3" w:rsidP="0006129B">
      <w:pPr>
        <w:tabs>
          <w:tab w:val="left" w:pos="851"/>
        </w:tabs>
        <w:ind w:firstLine="567"/>
        <w:contextualSpacing/>
        <w:rPr>
          <w:szCs w:val="24"/>
        </w:rPr>
      </w:pPr>
      <w:r w:rsidRPr="00A5746B">
        <w:rPr>
          <w:szCs w:val="24"/>
        </w:rPr>
        <w:t xml:space="preserve">4) </w:t>
      </w:r>
      <w:r w:rsidR="0055093E" w:rsidRPr="00A5746B">
        <w:rPr>
          <w:szCs w:val="24"/>
        </w:rPr>
        <w:t>н</w:t>
      </w:r>
      <w:r w:rsidR="00517EF6" w:rsidRPr="00A5746B">
        <w:rPr>
          <w:szCs w:val="24"/>
        </w:rPr>
        <w:t>а основе обработки данных по отказам и восстановлениям (времени, затраченном на ремонт участка) всех участков тепловых сетей за несколько лет их работы устана</w:t>
      </w:r>
      <w:r w:rsidR="00CB0895" w:rsidRPr="00A5746B">
        <w:rPr>
          <w:szCs w:val="24"/>
        </w:rPr>
        <w:t>вливаются следующие зависимости.</w:t>
      </w:r>
    </w:p>
    <w:p w:rsidR="00BC55C3" w:rsidRPr="00A5746B" w:rsidRDefault="00BC55C3" w:rsidP="0006129B">
      <w:pPr>
        <w:tabs>
          <w:tab w:val="left" w:pos="851"/>
        </w:tabs>
        <w:ind w:firstLine="567"/>
        <w:contextualSpacing/>
        <w:rPr>
          <w:szCs w:val="24"/>
        </w:rPr>
      </w:pPr>
      <w:r w:rsidRPr="00A5746B">
        <w:rPr>
          <w:szCs w:val="24"/>
        </w:rPr>
        <w:t>Ниже приведены основные расчетные зависимости, используемые при расчете показат</w:t>
      </w:r>
      <w:r w:rsidRPr="00A5746B">
        <w:rPr>
          <w:szCs w:val="24"/>
        </w:rPr>
        <w:t>е</w:t>
      </w:r>
      <w:r w:rsidRPr="00A5746B">
        <w:rPr>
          <w:szCs w:val="24"/>
        </w:rPr>
        <w:t>лей надежности систем теплоснабжения:</w:t>
      </w:r>
    </w:p>
    <w:p w:rsidR="00517EF6" w:rsidRPr="00A5746B" w:rsidRDefault="00BC55C3" w:rsidP="0006129B">
      <w:pPr>
        <w:pStyle w:val="Style2"/>
        <w:widowControl/>
        <w:ind w:left="720"/>
        <w:rPr>
          <w:rStyle w:val="FontStyle11"/>
          <w:sz w:val="24"/>
        </w:rPr>
      </w:pPr>
      <w:r w:rsidRPr="00A5746B">
        <w:rPr>
          <w:rStyle w:val="FontStyle11"/>
          <w:sz w:val="24"/>
        </w:rPr>
        <w:t xml:space="preserve">1. </w:t>
      </w:r>
      <w:r w:rsidR="00517EF6" w:rsidRPr="00A5746B">
        <w:rPr>
          <w:rStyle w:val="FontStyle11"/>
          <w:sz w:val="24"/>
        </w:rPr>
        <w:t>Интенсивность отказов теплопровода λ с учетом времени его эксплуатации:</w:t>
      </w:r>
    </w:p>
    <w:tbl>
      <w:tblPr>
        <w:tblW w:w="0" w:type="auto"/>
        <w:jc w:val="center"/>
        <w:tblInd w:w="-122" w:type="dxa"/>
        <w:tblLook w:val="04A0" w:firstRow="1" w:lastRow="0" w:firstColumn="1" w:lastColumn="0" w:noHBand="0" w:noVBand="1"/>
      </w:tblPr>
      <w:tblGrid>
        <w:gridCol w:w="8186"/>
        <w:gridCol w:w="1181"/>
      </w:tblGrid>
      <w:tr w:rsidR="00873E8F" w:rsidRPr="00A5746B" w:rsidTr="00D60195">
        <w:trPr>
          <w:jc w:val="center"/>
        </w:trPr>
        <w:tc>
          <w:tcPr>
            <w:tcW w:w="8186" w:type="dxa"/>
            <w:vAlign w:val="center"/>
          </w:tcPr>
          <w:p w:rsidR="00517EF6" w:rsidRPr="00A5746B" w:rsidRDefault="00D224E5" w:rsidP="0006129B">
            <w:pPr>
              <w:pStyle w:val="ab"/>
              <w:jc w:val="center"/>
              <w:rPr>
                <w:szCs w:val="24"/>
                <w:vertAlign w:val="superscript"/>
              </w:rPr>
            </w:pPr>
            <m:oMath>
              <m:r>
                <w:rPr>
                  <w:rFonts w:ascii="Cambria Math"/>
                  <w:i/>
                  <w:szCs w:val="24"/>
                </w:rPr>
                <w:sym w:font="Symbol" w:char="F06C"/>
              </m:r>
              <m:r>
                <w:rPr>
                  <w:rFonts w:ascii="Cambria Math"/>
                  <w:szCs w:val="24"/>
                </w:rPr>
                <m:t>=</m:t>
              </m:r>
              <m:sSup>
                <m:sSupPr>
                  <m:ctrlPr>
                    <w:rPr>
                      <w:rFonts w:ascii="Cambria Math" w:hAnsi="Cambria Math"/>
                      <w:i/>
                      <w:szCs w:val="24"/>
                    </w:rPr>
                  </m:ctrlPr>
                </m:sSupPr>
                <m:e>
                  <m:r>
                    <w:rPr>
                      <w:rFonts w:ascii="Cambria Math"/>
                      <w:i/>
                      <w:szCs w:val="24"/>
                    </w:rPr>
                    <w:sym w:font="Symbol" w:char="F06C"/>
                  </m:r>
                </m:e>
                <m:sup>
                  <m:r>
                    <w:rPr>
                      <w:rFonts w:ascii="Cambria Math" w:hAnsi="Cambria Math"/>
                      <w:szCs w:val="24"/>
                    </w:rPr>
                    <m:t>нач</m:t>
                  </m:r>
                </m:sup>
              </m:sSup>
              <m:r>
                <w:rPr>
                  <w:rFonts w:ascii="Cambria Math" w:hAnsi="Cambria Math"/>
                  <w:szCs w:val="24"/>
                </w:rPr>
                <m:t>∙</m:t>
              </m:r>
              <m:sSup>
                <m:sSupPr>
                  <m:ctrlPr>
                    <w:rPr>
                      <w:rFonts w:ascii="Cambria Math" w:hAnsi="Cambria Math"/>
                      <w:i/>
                      <w:szCs w:val="24"/>
                    </w:rPr>
                  </m:ctrlPr>
                </m:sSupPr>
                <m:e>
                  <m:d>
                    <m:dPr>
                      <m:ctrlPr>
                        <w:rPr>
                          <w:rFonts w:ascii="Cambria Math" w:hAnsi="Cambria Math"/>
                          <w:i/>
                          <w:szCs w:val="24"/>
                        </w:rPr>
                      </m:ctrlPr>
                    </m:dPr>
                    <m:e>
                      <m:r>
                        <w:rPr>
                          <w:rFonts w:ascii="Cambria Math"/>
                          <w:szCs w:val="24"/>
                        </w:rPr>
                        <m:t>0,1</m:t>
                      </m:r>
                      <m:r>
                        <w:rPr>
                          <w:rFonts w:ascii="Cambria Math" w:hAnsi="Cambria Math"/>
                          <w:szCs w:val="24"/>
                        </w:rPr>
                        <m:t>∙</m:t>
                      </m:r>
                      <m:sSup>
                        <m:sSupPr>
                          <m:ctrlPr>
                            <w:rPr>
                              <w:rFonts w:ascii="Cambria Math" w:hAnsi="Cambria Math"/>
                              <w:i/>
                              <w:szCs w:val="24"/>
                            </w:rPr>
                          </m:ctrlPr>
                        </m:sSupPr>
                        <m:e>
                          <m:r>
                            <w:rPr>
                              <w:rFonts w:ascii="Cambria Math" w:hAnsi="Cambria Math"/>
                              <w:szCs w:val="24"/>
                            </w:rPr>
                            <m:t>τ</m:t>
                          </m:r>
                        </m:e>
                        <m:sup>
                          <m:r>
                            <w:rPr>
                              <w:rFonts w:ascii="Cambria Math" w:hAnsi="Cambria Math"/>
                              <w:szCs w:val="24"/>
                            </w:rPr>
                            <m:t>экспл</m:t>
                          </m:r>
                        </m:sup>
                      </m:sSup>
                    </m:e>
                  </m:d>
                </m:e>
                <m:sup>
                  <m:r>
                    <w:rPr>
                      <w:rFonts w:ascii="Cambria Math" w:hAnsi="Cambria Math"/>
                      <w:szCs w:val="24"/>
                    </w:rPr>
                    <m:t>α-</m:t>
                  </m:r>
                  <m:r>
                    <w:rPr>
                      <w:rFonts w:ascii="Cambria Math"/>
                      <w:szCs w:val="24"/>
                    </w:rPr>
                    <m:t>1</m:t>
                  </m:r>
                </m:sup>
              </m:sSup>
            </m:oMath>
            <w:r w:rsidR="00517EF6" w:rsidRPr="00A5746B">
              <w:rPr>
                <w:szCs w:val="24"/>
              </w:rPr>
              <w:t>, 1/(км·ч)</w:t>
            </w:r>
          </w:p>
        </w:tc>
        <w:tc>
          <w:tcPr>
            <w:tcW w:w="1181" w:type="dxa"/>
            <w:vAlign w:val="center"/>
          </w:tcPr>
          <w:p w:rsidR="00517EF6" w:rsidRPr="00A5746B" w:rsidRDefault="00517EF6" w:rsidP="0006129B">
            <w:pPr>
              <w:pStyle w:val="ab"/>
              <w:jc w:val="center"/>
              <w:rPr>
                <w:szCs w:val="24"/>
              </w:rPr>
            </w:pPr>
            <w:bookmarkStart w:id="102" w:name="_Ref374096555"/>
            <w:r w:rsidRPr="00A5746B">
              <w:rPr>
                <w:rStyle w:val="FontStyle11"/>
                <w:sz w:val="24"/>
                <w:szCs w:val="24"/>
              </w:rPr>
              <w:t>(</w:t>
            </w:r>
            <w:r w:rsidR="008A3CE6" w:rsidRPr="00A5746B">
              <w:rPr>
                <w:rStyle w:val="FontStyle11"/>
                <w:sz w:val="24"/>
                <w:szCs w:val="24"/>
              </w:rPr>
              <w:fldChar w:fldCharType="begin"/>
            </w:r>
            <w:r w:rsidRPr="00A5746B">
              <w:rPr>
                <w:rStyle w:val="FontStyle11"/>
                <w:sz w:val="24"/>
                <w:szCs w:val="24"/>
              </w:rPr>
              <w:instrText xml:space="preserve"> SEQ Список_формул \* ARABIC </w:instrText>
            </w:r>
            <w:r w:rsidR="008A3CE6" w:rsidRPr="00A5746B">
              <w:rPr>
                <w:rStyle w:val="FontStyle11"/>
                <w:sz w:val="24"/>
                <w:szCs w:val="24"/>
              </w:rPr>
              <w:fldChar w:fldCharType="separate"/>
            </w:r>
            <w:r w:rsidR="00743685" w:rsidRPr="00A5746B">
              <w:rPr>
                <w:rStyle w:val="FontStyle11"/>
                <w:noProof/>
                <w:sz w:val="24"/>
                <w:szCs w:val="24"/>
              </w:rPr>
              <w:t>1</w:t>
            </w:r>
            <w:r w:rsidR="008A3CE6" w:rsidRPr="00A5746B">
              <w:rPr>
                <w:rStyle w:val="FontStyle11"/>
                <w:sz w:val="24"/>
                <w:szCs w:val="24"/>
              </w:rPr>
              <w:fldChar w:fldCharType="end"/>
            </w:r>
            <w:r w:rsidRPr="00A5746B">
              <w:rPr>
                <w:rStyle w:val="FontStyle11"/>
                <w:sz w:val="24"/>
                <w:szCs w:val="24"/>
              </w:rPr>
              <w:t>)</w:t>
            </w:r>
            <w:bookmarkEnd w:id="102"/>
          </w:p>
        </w:tc>
      </w:tr>
    </w:tbl>
    <w:p w:rsidR="00517EF6" w:rsidRPr="00A5746B" w:rsidRDefault="00517EF6" w:rsidP="0006129B">
      <w:pPr>
        <w:pStyle w:val="Default"/>
        <w:ind w:left="1176" w:hanging="1176"/>
        <w:jc w:val="both"/>
        <w:rPr>
          <w:rStyle w:val="FontStyle11"/>
          <w:color w:val="auto"/>
          <w:sz w:val="24"/>
        </w:rPr>
      </w:pPr>
      <w:r w:rsidRPr="00A5746B">
        <w:rPr>
          <w:rStyle w:val="FontStyle11"/>
          <w:color w:val="auto"/>
          <w:sz w:val="24"/>
        </w:rPr>
        <w:t>где</w:t>
      </w:r>
      <w:r w:rsidR="002F5504" w:rsidRPr="00A5746B">
        <w:rPr>
          <w:rStyle w:val="FontStyle11"/>
          <w:color w:val="auto"/>
          <w:sz w:val="24"/>
        </w:rPr>
        <w:t xml:space="preserve"> </w:t>
      </w:r>
      <m:oMath>
        <m:sSup>
          <m:sSupPr>
            <m:ctrlPr>
              <w:rPr>
                <w:rFonts w:ascii="Cambria Math" w:hAnsi="Cambria Math"/>
                <w:i/>
                <w:color w:val="auto"/>
              </w:rPr>
            </m:ctrlPr>
          </m:sSupPr>
          <m:e>
            <m:r>
              <w:rPr>
                <w:rFonts w:ascii="Cambria Math"/>
                <w:i/>
                <w:color w:val="auto"/>
              </w:rPr>
              <w:sym w:font="Symbol" w:char="F06C"/>
            </m:r>
          </m:e>
          <m:sup>
            <m:r>
              <m:rPr>
                <m:sty m:val="p"/>
              </m:rPr>
              <w:rPr>
                <w:rFonts w:ascii="Cambria Math" w:hAnsi="Cambria Math"/>
                <w:color w:val="auto"/>
              </w:rPr>
              <m:t>нач</m:t>
            </m:r>
          </m:sup>
        </m:sSup>
      </m:oMath>
      <w:r w:rsidRPr="00A5746B">
        <w:rPr>
          <w:rStyle w:val="FontStyle11"/>
          <w:color w:val="auto"/>
          <w:sz w:val="24"/>
        </w:rPr>
        <w:t xml:space="preserve"> – начальная интенсивность отказов теплопровода, соответствующая периоду нормал</w:t>
      </w:r>
      <w:r w:rsidRPr="00A5746B">
        <w:rPr>
          <w:rStyle w:val="FontStyle11"/>
          <w:color w:val="auto"/>
          <w:sz w:val="24"/>
        </w:rPr>
        <w:t>ь</w:t>
      </w:r>
      <w:r w:rsidRPr="00A5746B">
        <w:rPr>
          <w:rStyle w:val="FontStyle11"/>
          <w:color w:val="auto"/>
          <w:sz w:val="24"/>
        </w:rPr>
        <w:t>ной эксплуатации,</w:t>
      </w:r>
      <w:r w:rsidRPr="00A5746B">
        <w:rPr>
          <w:color w:val="auto"/>
        </w:rPr>
        <w:t xml:space="preserve"> 1/(км·ч)</w:t>
      </w:r>
      <w:r w:rsidRPr="00A5746B">
        <w:rPr>
          <w:rStyle w:val="FontStyle11"/>
          <w:color w:val="auto"/>
          <w:sz w:val="24"/>
        </w:rPr>
        <w:t>;</w:t>
      </w:r>
    </w:p>
    <w:p w:rsidR="00517EF6" w:rsidRPr="00A5746B" w:rsidRDefault="00A06375" w:rsidP="0006129B">
      <w:pPr>
        <w:pStyle w:val="Default"/>
        <w:ind w:left="392" w:firstLine="28"/>
        <w:jc w:val="both"/>
        <w:rPr>
          <w:rStyle w:val="FontStyle11"/>
          <w:color w:val="auto"/>
          <w:sz w:val="24"/>
        </w:rPr>
      </w:pPr>
      <m:oMath>
        <m:sSup>
          <m:sSupPr>
            <m:ctrlPr>
              <w:rPr>
                <w:rFonts w:ascii="Cambria Math" w:hAnsi="Cambria Math"/>
                <w:i/>
                <w:color w:val="auto"/>
              </w:rPr>
            </m:ctrlPr>
          </m:sSupPr>
          <m:e>
            <m:r>
              <m:rPr>
                <m:sty m:val="p"/>
              </m:rPr>
              <w:rPr>
                <w:rFonts w:ascii="Cambria Math" w:hAnsi="Cambria Math"/>
                <w:color w:val="auto"/>
              </w:rPr>
              <m:t>τ</m:t>
            </m:r>
          </m:e>
          <m:sup>
            <m:r>
              <m:rPr>
                <m:sty m:val="p"/>
              </m:rPr>
              <w:rPr>
                <w:rFonts w:ascii="Cambria Math" w:hAnsi="Cambria Math"/>
                <w:color w:val="auto"/>
              </w:rPr>
              <m:t>экспл</m:t>
            </m:r>
          </m:sup>
        </m:sSup>
      </m:oMath>
      <w:r w:rsidR="00517EF6" w:rsidRPr="00A5746B">
        <w:rPr>
          <w:rStyle w:val="FontStyle11"/>
          <w:color w:val="auto"/>
          <w:sz w:val="24"/>
        </w:rPr>
        <w:t>- продолжительность эксплуатации участка, лет;</w:t>
      </w:r>
    </w:p>
    <w:p w:rsidR="00517EF6" w:rsidRPr="00A5746B" w:rsidRDefault="00517EF6" w:rsidP="0006129B">
      <w:pPr>
        <w:pStyle w:val="Default"/>
        <w:ind w:left="980" w:hanging="504"/>
        <w:jc w:val="both"/>
        <w:rPr>
          <w:rStyle w:val="FontStyle11"/>
          <w:color w:val="auto"/>
          <w:sz w:val="24"/>
        </w:rPr>
      </w:pPr>
      <w:r w:rsidRPr="00A5746B">
        <w:rPr>
          <w:rStyle w:val="FontStyle11"/>
          <w:color w:val="auto"/>
          <w:sz w:val="24"/>
        </w:rPr>
        <w:t>α- коэффициент, учитывающий продолж</w:t>
      </w:r>
      <w:r w:rsidR="00CB0895" w:rsidRPr="00A5746B">
        <w:rPr>
          <w:rStyle w:val="FontStyle11"/>
          <w:color w:val="auto"/>
          <w:sz w:val="24"/>
        </w:rPr>
        <w:t>ительность эксплуатации участка</w:t>
      </w:r>
    </w:p>
    <w:tbl>
      <w:tblPr>
        <w:tblW w:w="0" w:type="auto"/>
        <w:jc w:val="center"/>
        <w:tblInd w:w="-122" w:type="dxa"/>
        <w:tblLook w:val="04A0" w:firstRow="1" w:lastRow="0" w:firstColumn="1" w:lastColumn="0" w:noHBand="0" w:noVBand="1"/>
      </w:tblPr>
      <w:tblGrid>
        <w:gridCol w:w="8186"/>
        <w:gridCol w:w="1181"/>
      </w:tblGrid>
      <w:tr w:rsidR="00873E8F" w:rsidRPr="00A5746B" w:rsidTr="00D60195">
        <w:trPr>
          <w:jc w:val="center"/>
        </w:trPr>
        <w:tc>
          <w:tcPr>
            <w:tcW w:w="8186" w:type="dxa"/>
            <w:vAlign w:val="center"/>
          </w:tcPr>
          <w:p w:rsidR="00517EF6" w:rsidRPr="00A5746B" w:rsidRDefault="00D224E5" w:rsidP="0006129B">
            <w:pPr>
              <w:pStyle w:val="ab"/>
              <w:jc w:val="center"/>
              <w:rPr>
                <w:szCs w:val="24"/>
                <w:vertAlign w:val="superscript"/>
              </w:rPr>
            </w:pPr>
            <m:oMathPara>
              <m:oMath>
                <m:r>
                  <w:rPr>
                    <w:rFonts w:ascii="Cambria Math" w:hAnsi="Cambria Math"/>
                    <w:szCs w:val="24"/>
                  </w:rPr>
                  <m:t>α</m:t>
                </m:r>
                <m:r>
                  <w:rPr>
                    <w:rFonts w:ascii="Cambria Math"/>
                    <w:szCs w:val="24"/>
                  </w:rPr>
                  <m:t>=</m:t>
                </m:r>
                <m:d>
                  <m:dPr>
                    <m:begChr m:val="{"/>
                    <m:endChr m:val=""/>
                    <m:ctrlPr>
                      <w:rPr>
                        <w:rFonts w:ascii="Cambria Math" w:hAnsi="Cambria Math"/>
                        <w:i/>
                        <w:szCs w:val="24"/>
                      </w:rPr>
                    </m:ctrlPr>
                  </m:dPr>
                  <m:e>
                    <m:eqArr>
                      <m:eqArrPr>
                        <m:ctrlPr>
                          <w:rPr>
                            <w:rFonts w:ascii="Cambria Math" w:hAnsi="Cambria Math"/>
                            <w:i/>
                            <w:szCs w:val="24"/>
                          </w:rPr>
                        </m:ctrlPr>
                      </m:eqArrPr>
                      <m:e>
                        <m:r>
                          <w:rPr>
                            <w:rFonts w:ascii="Cambria Math"/>
                            <w:szCs w:val="24"/>
                          </w:rPr>
                          <m:t xml:space="preserve">0,8 </m:t>
                        </m:r>
                        <m:r>
                          <w:rPr>
                            <w:rFonts w:ascii="Cambria Math" w:hAnsi="Cambria Math"/>
                            <w:szCs w:val="24"/>
                          </w:rPr>
                          <m:t>при</m:t>
                        </m:r>
                        <m:r>
                          <w:rPr>
                            <w:rFonts w:ascii="Cambria Math"/>
                            <w:szCs w:val="24"/>
                          </w:rPr>
                          <m:t xml:space="preserve"> 0&lt;</m:t>
                        </m:r>
                        <m:sSup>
                          <m:sSupPr>
                            <m:ctrlPr>
                              <w:rPr>
                                <w:rFonts w:ascii="Cambria Math" w:hAnsi="Cambria Math"/>
                                <w:i/>
                                <w:szCs w:val="24"/>
                              </w:rPr>
                            </m:ctrlPr>
                          </m:sSupPr>
                          <m:e>
                            <m:r>
                              <w:rPr>
                                <w:rFonts w:ascii="Cambria Math" w:hAnsi="Cambria Math"/>
                                <w:szCs w:val="24"/>
                              </w:rPr>
                              <m:t>τ</m:t>
                            </m:r>
                          </m:e>
                          <m:sup>
                            <m:r>
                              <w:rPr>
                                <w:rFonts w:ascii="Cambria Math" w:hAnsi="Cambria Math"/>
                                <w:szCs w:val="24"/>
                              </w:rPr>
                              <m:t>экспл</m:t>
                            </m:r>
                          </m:sup>
                        </m:sSup>
                        <m:r>
                          <w:rPr>
                            <w:rFonts w:ascii="Cambria Math" w:hAnsi="Cambria Math"/>
                            <w:szCs w:val="24"/>
                          </w:rPr>
                          <m:t>≤</m:t>
                        </m:r>
                        <m:r>
                          <w:rPr>
                            <w:rFonts w:ascii="Cambria Math"/>
                            <w:szCs w:val="24"/>
                          </w:rPr>
                          <m:t>3</m:t>
                        </m:r>
                      </m:e>
                      <m:e>
                        <m:r>
                          <w:rPr>
                            <w:rFonts w:ascii="Cambria Math"/>
                            <w:szCs w:val="24"/>
                          </w:rPr>
                          <m:t xml:space="preserve">1 </m:t>
                        </m:r>
                        <m:r>
                          <w:rPr>
                            <w:rFonts w:ascii="Cambria Math" w:hAnsi="Cambria Math"/>
                            <w:szCs w:val="24"/>
                          </w:rPr>
                          <m:t>при</m:t>
                        </m:r>
                        <m:r>
                          <w:rPr>
                            <w:rFonts w:ascii="Cambria Math"/>
                            <w:szCs w:val="24"/>
                          </w:rPr>
                          <m:t xml:space="preserve"> 3&lt;</m:t>
                        </m:r>
                        <m:sSup>
                          <m:sSupPr>
                            <m:ctrlPr>
                              <w:rPr>
                                <w:rFonts w:ascii="Cambria Math" w:hAnsi="Cambria Math"/>
                                <w:i/>
                                <w:szCs w:val="24"/>
                              </w:rPr>
                            </m:ctrlPr>
                          </m:sSupPr>
                          <m:e>
                            <m:r>
                              <w:rPr>
                                <w:rFonts w:ascii="Cambria Math" w:hAnsi="Cambria Math"/>
                                <w:szCs w:val="24"/>
                              </w:rPr>
                              <m:t>τ</m:t>
                            </m:r>
                          </m:e>
                          <m:sup>
                            <m:r>
                              <w:rPr>
                                <w:rFonts w:ascii="Cambria Math" w:hAnsi="Cambria Math"/>
                                <w:szCs w:val="24"/>
                              </w:rPr>
                              <m:t>экспл</m:t>
                            </m:r>
                          </m:sup>
                        </m:sSup>
                        <m:r>
                          <w:rPr>
                            <w:rFonts w:ascii="Cambria Math" w:hAnsi="Cambria Math"/>
                            <w:szCs w:val="24"/>
                          </w:rPr>
                          <m:t>≤</m:t>
                        </m:r>
                        <m:r>
                          <w:rPr>
                            <w:rFonts w:ascii="Cambria Math"/>
                            <w:szCs w:val="24"/>
                          </w:rPr>
                          <m:t>17</m:t>
                        </m:r>
                      </m:e>
                      <m:e>
                        <m:r>
                          <w:rPr>
                            <w:rFonts w:ascii="Cambria Math"/>
                            <w:szCs w:val="24"/>
                          </w:rPr>
                          <m:t>0,5</m:t>
                        </m:r>
                        <m:r>
                          <w:rPr>
                            <w:rFonts w:ascii="Cambria Math" w:hAnsi="Cambria Math"/>
                            <w:szCs w:val="24"/>
                          </w:rPr>
                          <m:t>∙</m:t>
                        </m:r>
                        <m:sSup>
                          <m:sSupPr>
                            <m:ctrlPr>
                              <w:rPr>
                                <w:rFonts w:ascii="Cambria Math" w:hAnsi="Cambria Math"/>
                                <w:i/>
                                <w:szCs w:val="24"/>
                                <w:lang w:val="en-US"/>
                              </w:rPr>
                            </m:ctrlPr>
                          </m:sSupPr>
                          <m:e>
                            <m:r>
                              <w:rPr>
                                <w:rFonts w:ascii="Cambria Math" w:hAnsi="Cambria Math"/>
                                <w:szCs w:val="24"/>
                                <w:lang w:val="en-US"/>
                              </w:rPr>
                              <m:t>e</m:t>
                            </m:r>
                          </m:e>
                          <m:sup>
                            <m:d>
                              <m:dPr>
                                <m:ctrlPr>
                                  <w:rPr>
                                    <w:rFonts w:ascii="Cambria Math" w:hAnsi="Cambria Math"/>
                                    <w:i/>
                                    <w:szCs w:val="24"/>
                                    <w:lang w:val="en-US"/>
                                  </w:rPr>
                                </m:ctrlPr>
                              </m:dPr>
                              <m:e>
                                <m:f>
                                  <m:fPr>
                                    <m:ctrlPr>
                                      <w:rPr>
                                        <w:rFonts w:ascii="Cambria Math" w:hAnsi="Cambria Math"/>
                                        <w:i/>
                                        <w:szCs w:val="24"/>
                                        <w:lang w:val="en-US"/>
                                      </w:rPr>
                                    </m:ctrlPr>
                                  </m:fPr>
                                  <m:num>
                                    <m:sSup>
                                      <m:sSupPr>
                                        <m:ctrlPr>
                                          <w:rPr>
                                            <w:rFonts w:ascii="Cambria Math" w:hAnsi="Cambria Math"/>
                                            <w:i/>
                                            <w:szCs w:val="24"/>
                                          </w:rPr>
                                        </m:ctrlPr>
                                      </m:sSupPr>
                                      <m:e>
                                        <m:r>
                                          <w:rPr>
                                            <w:rFonts w:ascii="Cambria Math" w:hAnsi="Cambria Math"/>
                                            <w:szCs w:val="24"/>
                                          </w:rPr>
                                          <m:t>τ</m:t>
                                        </m:r>
                                      </m:e>
                                      <m:sup>
                                        <m:r>
                                          <w:rPr>
                                            <w:rFonts w:ascii="Cambria Math" w:hAnsi="Cambria Math"/>
                                            <w:szCs w:val="24"/>
                                          </w:rPr>
                                          <m:t>экспл</m:t>
                                        </m:r>
                                      </m:sup>
                                    </m:sSup>
                                  </m:num>
                                  <m:den>
                                    <m:r>
                                      <w:rPr>
                                        <w:rFonts w:ascii="Cambria Math"/>
                                        <w:szCs w:val="24"/>
                                      </w:rPr>
                                      <m:t>20</m:t>
                                    </m:r>
                                  </m:den>
                                </m:f>
                              </m:e>
                            </m:d>
                          </m:sup>
                        </m:sSup>
                        <m:r>
                          <w:rPr>
                            <w:rFonts w:ascii="Cambria Math"/>
                            <w:szCs w:val="24"/>
                          </w:rPr>
                          <m:t xml:space="preserve"> </m:t>
                        </m:r>
                        <m:r>
                          <w:rPr>
                            <w:rFonts w:ascii="Cambria Math" w:hAnsi="Cambria Math"/>
                            <w:szCs w:val="24"/>
                          </w:rPr>
                          <m:t>при</m:t>
                        </m:r>
                        <m:r>
                          <w:rPr>
                            <w:rFonts w:ascii="Cambria Math"/>
                            <w:szCs w:val="24"/>
                          </w:rPr>
                          <m:t xml:space="preserve"> </m:t>
                        </m:r>
                        <m:sSup>
                          <m:sSupPr>
                            <m:ctrlPr>
                              <w:rPr>
                                <w:rFonts w:ascii="Cambria Math" w:hAnsi="Cambria Math"/>
                                <w:i/>
                                <w:szCs w:val="24"/>
                              </w:rPr>
                            </m:ctrlPr>
                          </m:sSupPr>
                          <m:e>
                            <m:r>
                              <w:rPr>
                                <w:rFonts w:ascii="Cambria Math" w:hAnsi="Cambria Math"/>
                                <w:szCs w:val="24"/>
                              </w:rPr>
                              <m:t>τ</m:t>
                            </m:r>
                          </m:e>
                          <m:sup>
                            <m:r>
                              <w:rPr>
                                <w:rFonts w:ascii="Cambria Math" w:hAnsi="Cambria Math"/>
                                <w:szCs w:val="24"/>
                              </w:rPr>
                              <m:t>экспл</m:t>
                            </m:r>
                          </m:sup>
                        </m:sSup>
                        <m:r>
                          <w:rPr>
                            <w:rFonts w:ascii="Cambria Math"/>
                            <w:szCs w:val="24"/>
                          </w:rPr>
                          <m:t>&gt;17</m:t>
                        </m:r>
                      </m:e>
                    </m:eqArr>
                  </m:e>
                </m:d>
              </m:oMath>
            </m:oMathPara>
          </w:p>
        </w:tc>
        <w:tc>
          <w:tcPr>
            <w:tcW w:w="1181" w:type="dxa"/>
            <w:vAlign w:val="center"/>
          </w:tcPr>
          <w:p w:rsidR="00517EF6" w:rsidRPr="00A5746B" w:rsidRDefault="00517EF6" w:rsidP="0006129B">
            <w:pPr>
              <w:pStyle w:val="ab"/>
              <w:jc w:val="center"/>
              <w:rPr>
                <w:szCs w:val="24"/>
              </w:rPr>
            </w:pPr>
            <w:bookmarkStart w:id="103" w:name="_Ref374096564"/>
            <w:r w:rsidRPr="00A5746B">
              <w:rPr>
                <w:rStyle w:val="FontStyle11"/>
                <w:sz w:val="24"/>
                <w:szCs w:val="24"/>
              </w:rPr>
              <w:t>(</w:t>
            </w:r>
            <w:r w:rsidR="008A3CE6" w:rsidRPr="00A5746B">
              <w:rPr>
                <w:rStyle w:val="FontStyle11"/>
                <w:sz w:val="24"/>
                <w:szCs w:val="24"/>
              </w:rPr>
              <w:fldChar w:fldCharType="begin"/>
            </w:r>
            <w:r w:rsidRPr="00A5746B">
              <w:rPr>
                <w:rStyle w:val="FontStyle11"/>
                <w:sz w:val="24"/>
                <w:szCs w:val="24"/>
              </w:rPr>
              <w:instrText xml:space="preserve"> SEQ Список_формул \* ARABIC </w:instrText>
            </w:r>
            <w:r w:rsidR="008A3CE6" w:rsidRPr="00A5746B">
              <w:rPr>
                <w:rStyle w:val="FontStyle11"/>
                <w:sz w:val="24"/>
                <w:szCs w:val="24"/>
              </w:rPr>
              <w:fldChar w:fldCharType="separate"/>
            </w:r>
            <w:r w:rsidR="00743685" w:rsidRPr="00A5746B">
              <w:rPr>
                <w:rStyle w:val="FontStyle11"/>
                <w:noProof/>
                <w:sz w:val="24"/>
                <w:szCs w:val="24"/>
              </w:rPr>
              <w:t>2</w:t>
            </w:r>
            <w:r w:rsidR="008A3CE6" w:rsidRPr="00A5746B">
              <w:rPr>
                <w:rStyle w:val="FontStyle11"/>
                <w:sz w:val="24"/>
                <w:szCs w:val="24"/>
              </w:rPr>
              <w:fldChar w:fldCharType="end"/>
            </w:r>
            <w:r w:rsidRPr="00A5746B">
              <w:rPr>
                <w:rStyle w:val="FontStyle11"/>
                <w:sz w:val="24"/>
                <w:szCs w:val="24"/>
              </w:rPr>
              <w:t>)</w:t>
            </w:r>
            <w:bookmarkEnd w:id="103"/>
          </w:p>
        </w:tc>
      </w:tr>
    </w:tbl>
    <w:p w:rsidR="00517EF6" w:rsidRPr="00A5746B" w:rsidRDefault="00517EF6" w:rsidP="0006129B">
      <w:pPr>
        <w:pStyle w:val="aff9"/>
        <w:spacing w:line="240" w:lineRule="auto"/>
        <w:rPr>
          <w:rStyle w:val="FontStyle11"/>
          <w:sz w:val="24"/>
          <w:szCs w:val="24"/>
        </w:rPr>
      </w:pPr>
    </w:p>
    <w:p w:rsidR="00517EF6" w:rsidRPr="00A5746B" w:rsidRDefault="00BC55C3" w:rsidP="0006129B">
      <w:pPr>
        <w:pStyle w:val="Style2"/>
        <w:widowControl/>
        <w:tabs>
          <w:tab w:val="left" w:pos="1276"/>
        </w:tabs>
        <w:ind w:left="721"/>
        <w:rPr>
          <w:rStyle w:val="FontStyle11"/>
          <w:sz w:val="24"/>
        </w:rPr>
      </w:pPr>
      <w:r w:rsidRPr="00A5746B">
        <w:rPr>
          <w:rStyle w:val="FontStyle11"/>
          <w:sz w:val="24"/>
        </w:rPr>
        <w:t xml:space="preserve">2. </w:t>
      </w:r>
      <w:r w:rsidR="00517EF6" w:rsidRPr="00A5746B">
        <w:rPr>
          <w:rStyle w:val="FontStyle11"/>
          <w:sz w:val="24"/>
        </w:rPr>
        <w:t>Параметр потока отказов участков ТС:</w:t>
      </w:r>
    </w:p>
    <w:tbl>
      <w:tblPr>
        <w:tblW w:w="0" w:type="auto"/>
        <w:jc w:val="center"/>
        <w:tblInd w:w="-80" w:type="dxa"/>
        <w:tblLook w:val="04A0" w:firstRow="1" w:lastRow="0" w:firstColumn="1" w:lastColumn="0" w:noHBand="0" w:noVBand="1"/>
      </w:tblPr>
      <w:tblGrid>
        <w:gridCol w:w="7860"/>
        <w:gridCol w:w="1465"/>
      </w:tblGrid>
      <w:tr w:rsidR="00873E8F" w:rsidRPr="00A5746B" w:rsidTr="00D60195">
        <w:trPr>
          <w:jc w:val="center"/>
        </w:trPr>
        <w:tc>
          <w:tcPr>
            <w:tcW w:w="7860" w:type="dxa"/>
          </w:tcPr>
          <w:p w:rsidR="00517EF6" w:rsidRPr="00A5746B" w:rsidRDefault="00D224E5" w:rsidP="0006129B">
            <w:pPr>
              <w:pStyle w:val="ab"/>
              <w:jc w:val="center"/>
              <w:rPr>
                <w:szCs w:val="24"/>
              </w:rPr>
            </w:pPr>
            <m:oMath>
              <m:r>
                <w:rPr>
                  <w:rFonts w:ascii="Cambria Math"/>
                  <w:i/>
                  <w:szCs w:val="24"/>
                </w:rPr>
                <w:sym w:font="Symbol" w:char="F077"/>
              </m:r>
              <m:r>
                <w:rPr>
                  <w:rFonts w:ascii="Cambria Math"/>
                  <w:szCs w:val="24"/>
                </w:rPr>
                <m:t>=</m:t>
              </m:r>
              <m:r>
                <w:rPr>
                  <w:rFonts w:ascii="Cambria Math"/>
                  <w:i/>
                  <w:szCs w:val="24"/>
                </w:rPr>
                <w:sym w:font="Symbol" w:char="F06C"/>
              </m:r>
              <m:r>
                <w:rPr>
                  <w:rFonts w:ascii="Cambria Math" w:hAnsi="Cambria Math"/>
                  <w:szCs w:val="24"/>
                </w:rPr>
                <m:t>∙</m:t>
              </m:r>
              <m:r>
                <w:rPr>
                  <w:rFonts w:ascii="Cambria Math" w:hAnsi="Cambria Math"/>
                  <w:szCs w:val="24"/>
                  <w:lang w:val="en-US"/>
                </w:rPr>
                <m:t>L</m:t>
              </m:r>
            </m:oMath>
            <w:r w:rsidR="00517EF6" w:rsidRPr="00A5746B">
              <w:rPr>
                <w:szCs w:val="24"/>
              </w:rPr>
              <w:t>, 1/ч,</w:t>
            </w:r>
          </w:p>
        </w:tc>
        <w:tc>
          <w:tcPr>
            <w:tcW w:w="1465" w:type="dxa"/>
            <w:vAlign w:val="center"/>
          </w:tcPr>
          <w:p w:rsidR="00517EF6" w:rsidRPr="00A5746B" w:rsidRDefault="00517EF6" w:rsidP="0006129B">
            <w:pPr>
              <w:pStyle w:val="Style2"/>
              <w:widowControl/>
              <w:tabs>
                <w:tab w:val="left" w:pos="948"/>
              </w:tabs>
              <w:jc w:val="center"/>
            </w:pPr>
            <w:bookmarkStart w:id="104" w:name="_Ref374096620"/>
            <w:r w:rsidRPr="00A5746B">
              <w:rPr>
                <w:rStyle w:val="FontStyle11"/>
                <w:sz w:val="24"/>
              </w:rPr>
              <w:t>(</w:t>
            </w:r>
            <w:r w:rsidR="008A3CE6" w:rsidRPr="00A5746B">
              <w:rPr>
                <w:rStyle w:val="FontStyle11"/>
                <w:sz w:val="24"/>
              </w:rPr>
              <w:fldChar w:fldCharType="begin"/>
            </w:r>
            <w:r w:rsidRPr="00A5746B">
              <w:rPr>
                <w:rStyle w:val="FontStyle11"/>
                <w:sz w:val="24"/>
              </w:rPr>
              <w:instrText xml:space="preserve"> SEQ Список_формул \* ARABIC </w:instrText>
            </w:r>
            <w:r w:rsidR="008A3CE6" w:rsidRPr="00A5746B">
              <w:rPr>
                <w:rStyle w:val="FontStyle11"/>
                <w:sz w:val="24"/>
              </w:rPr>
              <w:fldChar w:fldCharType="separate"/>
            </w:r>
            <w:r w:rsidR="00743685" w:rsidRPr="00A5746B">
              <w:rPr>
                <w:rStyle w:val="FontStyle11"/>
                <w:noProof/>
                <w:sz w:val="24"/>
              </w:rPr>
              <w:t>3</w:t>
            </w:r>
            <w:r w:rsidR="008A3CE6" w:rsidRPr="00A5746B">
              <w:rPr>
                <w:rStyle w:val="FontStyle11"/>
                <w:sz w:val="24"/>
              </w:rPr>
              <w:fldChar w:fldCharType="end"/>
            </w:r>
            <w:r w:rsidRPr="00A5746B">
              <w:rPr>
                <w:rStyle w:val="FontStyle11"/>
                <w:sz w:val="24"/>
              </w:rPr>
              <w:t>)</w:t>
            </w:r>
            <w:bookmarkEnd w:id="104"/>
          </w:p>
        </w:tc>
      </w:tr>
    </w:tbl>
    <w:p w:rsidR="00517EF6" w:rsidRPr="00A5746B" w:rsidRDefault="00517EF6" w:rsidP="0006129B">
      <w:pPr>
        <w:ind w:left="885" w:hanging="885"/>
        <w:rPr>
          <w:szCs w:val="24"/>
        </w:rPr>
      </w:pPr>
      <w:r w:rsidRPr="00A5746B">
        <w:rPr>
          <w:rStyle w:val="FontStyle11"/>
          <w:sz w:val="24"/>
          <w:szCs w:val="24"/>
        </w:rPr>
        <w:t>где</w:t>
      </w:r>
      <w:r w:rsidR="002F5504" w:rsidRPr="00A5746B">
        <w:rPr>
          <w:rStyle w:val="FontStyle11"/>
          <w:sz w:val="24"/>
          <w:szCs w:val="24"/>
        </w:rPr>
        <w:t xml:space="preserve"> </w:t>
      </w:r>
      <w:r w:rsidRPr="00A5746B">
        <w:rPr>
          <w:rStyle w:val="FontStyle11"/>
          <w:sz w:val="24"/>
          <w:szCs w:val="24"/>
          <w:lang w:val="en-US"/>
        </w:rPr>
        <w:t>L</w:t>
      </w:r>
      <w:r w:rsidRPr="00A5746B">
        <w:rPr>
          <w:rStyle w:val="FontStyle11"/>
          <w:sz w:val="24"/>
          <w:szCs w:val="24"/>
        </w:rPr>
        <w:t>- длина участка ТС, км;</w:t>
      </w:r>
    </w:p>
    <w:p w:rsidR="00517EF6" w:rsidRPr="00A5746B" w:rsidRDefault="00BC55C3" w:rsidP="0006129B">
      <w:pPr>
        <w:pStyle w:val="Style2"/>
        <w:widowControl/>
        <w:ind w:left="709"/>
        <w:rPr>
          <w:rStyle w:val="FontStyle11"/>
          <w:sz w:val="24"/>
        </w:rPr>
      </w:pPr>
      <w:r w:rsidRPr="00A5746B">
        <w:rPr>
          <w:rStyle w:val="FontStyle11"/>
          <w:sz w:val="24"/>
        </w:rPr>
        <w:t xml:space="preserve">3. </w:t>
      </w:r>
      <w:r w:rsidR="00517EF6" w:rsidRPr="00A5746B">
        <w:rPr>
          <w:rStyle w:val="FontStyle11"/>
          <w:sz w:val="24"/>
        </w:rPr>
        <w:t xml:space="preserve">Среднее время до восстановления участков ТС </w:t>
      </w:r>
    </w:p>
    <w:tbl>
      <w:tblPr>
        <w:tblW w:w="0" w:type="auto"/>
        <w:tblInd w:w="108" w:type="dxa"/>
        <w:tblLook w:val="04A0" w:firstRow="1" w:lastRow="0" w:firstColumn="1" w:lastColumn="0" w:noHBand="0" w:noVBand="1"/>
      </w:tblPr>
      <w:tblGrid>
        <w:gridCol w:w="8627"/>
        <w:gridCol w:w="635"/>
      </w:tblGrid>
      <w:tr w:rsidR="00873E8F" w:rsidRPr="00A5746B" w:rsidTr="00D60195">
        <w:trPr>
          <w:trHeight w:val="332"/>
        </w:trPr>
        <w:tc>
          <w:tcPr>
            <w:tcW w:w="8627" w:type="dxa"/>
            <w:vAlign w:val="center"/>
          </w:tcPr>
          <w:p w:rsidR="00517EF6" w:rsidRPr="00A5746B" w:rsidRDefault="00A06375" w:rsidP="0006129B">
            <w:pPr>
              <w:pStyle w:val="ab"/>
              <w:ind w:right="-270"/>
              <w:jc w:val="center"/>
              <w:rPr>
                <w:szCs w:val="24"/>
              </w:rPr>
            </w:pPr>
            <m:oMath>
              <m:sSup>
                <m:sSupPr>
                  <m:ctrlPr>
                    <w:rPr>
                      <w:rFonts w:ascii="Cambria Math" w:hAnsi="Cambria Math"/>
                      <w:i/>
                      <w:szCs w:val="24"/>
                    </w:rPr>
                  </m:ctrlPr>
                </m:sSupPr>
                <m:e>
                  <m:r>
                    <w:rPr>
                      <w:rFonts w:ascii="Cambria Math" w:hAnsi="Cambria Math"/>
                      <w:szCs w:val="24"/>
                      <w:lang w:val="en-US"/>
                    </w:rPr>
                    <m:t>z</m:t>
                  </m:r>
                </m:e>
                <m:sup>
                  <m:r>
                    <w:rPr>
                      <w:rFonts w:ascii="Cambria Math" w:hAnsi="Cambria Math"/>
                      <w:szCs w:val="24"/>
                    </w:rPr>
                    <m:t>в</m:t>
                  </m:r>
                </m:sup>
              </m:sSup>
              <m:r>
                <w:rPr>
                  <w:rFonts w:ascii="Cambria Math"/>
                  <w:szCs w:val="24"/>
                </w:rPr>
                <m:t>=</m:t>
              </m:r>
              <m:r>
                <w:rPr>
                  <w:rFonts w:ascii="Cambria Math" w:hAnsi="Cambria Math"/>
                  <w:szCs w:val="24"/>
                  <w:lang w:val="en-US"/>
                </w:rPr>
                <m:t>a</m:t>
              </m:r>
              <m:r>
                <w:rPr>
                  <w:rFonts w:ascii="Cambria Math" w:hAnsi="Cambria Math"/>
                  <w:szCs w:val="24"/>
                </w:rPr>
                <m:t>∙</m:t>
              </m:r>
              <m:d>
                <m:dPr>
                  <m:begChr m:val="["/>
                  <m:endChr m:val="]"/>
                  <m:ctrlPr>
                    <w:rPr>
                      <w:rFonts w:ascii="Cambria Math" w:hAnsi="Cambria Math"/>
                      <w:i/>
                      <w:szCs w:val="24"/>
                      <w:lang w:val="en-US"/>
                    </w:rPr>
                  </m:ctrlPr>
                </m:dPr>
                <m:e>
                  <m:r>
                    <w:rPr>
                      <w:rFonts w:ascii="Cambria Math"/>
                      <w:szCs w:val="24"/>
                    </w:rPr>
                    <m:t>1+</m:t>
                  </m:r>
                  <m:d>
                    <m:dPr>
                      <m:ctrlPr>
                        <w:rPr>
                          <w:rFonts w:ascii="Cambria Math" w:hAnsi="Cambria Math"/>
                          <w:i/>
                          <w:szCs w:val="24"/>
                        </w:rPr>
                      </m:ctrlPr>
                    </m:dPr>
                    <m:e>
                      <m:r>
                        <w:rPr>
                          <w:rFonts w:ascii="Cambria Math" w:hAnsi="Cambria Math"/>
                          <w:szCs w:val="24"/>
                          <w:lang w:val="en-US"/>
                        </w:rPr>
                        <m:t>b</m:t>
                      </m:r>
                      <m:r>
                        <w:rPr>
                          <w:rFonts w:ascii="Cambria Math"/>
                          <w:szCs w:val="24"/>
                        </w:rPr>
                        <m:t>+</m:t>
                      </m:r>
                      <m:r>
                        <w:rPr>
                          <w:rFonts w:ascii="Cambria Math" w:hAnsi="Cambria Math"/>
                          <w:szCs w:val="24"/>
                          <w:lang w:val="en-US"/>
                        </w:rPr>
                        <m:t>c</m:t>
                      </m:r>
                      <m:r>
                        <w:rPr>
                          <w:rFonts w:ascii="Cambria Math" w:hAnsi="Cambria Math"/>
                          <w:szCs w:val="24"/>
                        </w:rPr>
                        <m:t>∙</m:t>
                      </m:r>
                      <m:sSub>
                        <m:sSubPr>
                          <m:ctrlPr>
                            <w:rPr>
                              <w:rFonts w:ascii="Cambria Math" w:hAnsi="Cambria Math"/>
                              <w:i/>
                              <w:szCs w:val="24"/>
                              <w:lang w:val="en-US"/>
                            </w:rPr>
                          </m:ctrlPr>
                        </m:sSubPr>
                        <m:e>
                          <m:r>
                            <w:rPr>
                              <w:rFonts w:ascii="Cambria Math" w:hAnsi="Cambria Math"/>
                              <w:szCs w:val="24"/>
                              <w:lang w:val="en-US"/>
                            </w:rPr>
                            <m:t>L</m:t>
                          </m:r>
                        </m:e>
                        <m:sub>
                          <m:r>
                            <w:rPr>
                              <w:rFonts w:ascii="Cambria Math" w:hAnsi="Cambria Math"/>
                              <w:szCs w:val="24"/>
                            </w:rPr>
                            <m:t>сз</m:t>
                          </m:r>
                        </m:sub>
                      </m:sSub>
                    </m:e>
                  </m:d>
                  <m:r>
                    <w:rPr>
                      <w:rFonts w:ascii="Cambria Math" w:hAnsi="Cambria Math"/>
                      <w:szCs w:val="24"/>
                    </w:rPr>
                    <m:t>∙</m:t>
                  </m:r>
                  <m:sSup>
                    <m:sSupPr>
                      <m:ctrlPr>
                        <w:rPr>
                          <w:rFonts w:ascii="Cambria Math" w:hAnsi="Cambria Math"/>
                          <w:i/>
                          <w:szCs w:val="24"/>
                          <w:lang w:val="en-US"/>
                        </w:rPr>
                      </m:ctrlPr>
                    </m:sSupPr>
                    <m:e>
                      <m:r>
                        <w:rPr>
                          <w:rFonts w:ascii="Cambria Math" w:hAnsi="Cambria Math"/>
                          <w:szCs w:val="24"/>
                          <w:lang w:val="en-US"/>
                        </w:rPr>
                        <m:t>d</m:t>
                      </m:r>
                    </m:e>
                    <m:sup>
                      <m:r>
                        <w:rPr>
                          <w:rFonts w:ascii="Cambria Math"/>
                          <w:szCs w:val="24"/>
                        </w:rPr>
                        <m:t>1,2</m:t>
                      </m:r>
                    </m:sup>
                  </m:sSup>
                </m:e>
              </m:d>
            </m:oMath>
            <w:r w:rsidR="00517EF6" w:rsidRPr="00A5746B">
              <w:rPr>
                <w:szCs w:val="24"/>
              </w:rPr>
              <w:t>, ч</w:t>
            </w:r>
          </w:p>
        </w:tc>
        <w:tc>
          <w:tcPr>
            <w:tcW w:w="635" w:type="dxa"/>
            <w:vAlign w:val="center"/>
          </w:tcPr>
          <w:p w:rsidR="00517EF6" w:rsidRPr="00A5746B" w:rsidRDefault="00517EF6" w:rsidP="0006129B">
            <w:pPr>
              <w:pStyle w:val="ab"/>
              <w:rPr>
                <w:szCs w:val="24"/>
              </w:rPr>
            </w:pPr>
            <w:bookmarkStart w:id="105" w:name="_Ref374095703"/>
            <w:bookmarkStart w:id="106" w:name="_Ref374096203"/>
            <w:r w:rsidRPr="00A5746B">
              <w:rPr>
                <w:szCs w:val="24"/>
              </w:rPr>
              <w:t>(</w:t>
            </w:r>
            <w:r w:rsidR="008A3CE6" w:rsidRPr="00A5746B">
              <w:rPr>
                <w:rStyle w:val="FontStyle11"/>
                <w:sz w:val="24"/>
                <w:szCs w:val="24"/>
              </w:rPr>
              <w:fldChar w:fldCharType="begin"/>
            </w:r>
            <w:r w:rsidRPr="00A5746B">
              <w:rPr>
                <w:rStyle w:val="FontStyle11"/>
                <w:sz w:val="24"/>
                <w:szCs w:val="24"/>
              </w:rPr>
              <w:instrText xml:space="preserve"> SEQ Список_формул \* ARABIC </w:instrText>
            </w:r>
            <w:r w:rsidR="008A3CE6" w:rsidRPr="00A5746B">
              <w:rPr>
                <w:rStyle w:val="FontStyle11"/>
                <w:sz w:val="24"/>
                <w:szCs w:val="24"/>
              </w:rPr>
              <w:fldChar w:fldCharType="separate"/>
            </w:r>
            <w:r w:rsidR="00743685" w:rsidRPr="00A5746B">
              <w:rPr>
                <w:rStyle w:val="FontStyle11"/>
                <w:noProof/>
                <w:sz w:val="24"/>
                <w:szCs w:val="24"/>
              </w:rPr>
              <w:t>4</w:t>
            </w:r>
            <w:r w:rsidR="008A3CE6" w:rsidRPr="00A5746B">
              <w:rPr>
                <w:rStyle w:val="FontStyle11"/>
                <w:sz w:val="24"/>
                <w:szCs w:val="24"/>
              </w:rPr>
              <w:fldChar w:fldCharType="end"/>
            </w:r>
            <w:bookmarkStart w:id="107" w:name="_Ref374096187"/>
            <w:bookmarkEnd w:id="105"/>
            <w:r w:rsidRPr="00A5746B">
              <w:rPr>
                <w:szCs w:val="24"/>
              </w:rPr>
              <w:t>)</w:t>
            </w:r>
            <w:bookmarkEnd w:id="106"/>
            <w:bookmarkEnd w:id="107"/>
          </w:p>
        </w:tc>
      </w:tr>
    </w:tbl>
    <w:p w:rsidR="00517EF6" w:rsidRPr="00A5746B" w:rsidRDefault="00517EF6" w:rsidP="0006129B">
      <w:pPr>
        <w:ind w:left="1219" w:hanging="1219"/>
        <w:rPr>
          <w:szCs w:val="24"/>
        </w:rPr>
      </w:pPr>
      <w:r w:rsidRPr="00A5746B">
        <w:rPr>
          <w:rStyle w:val="FontStyle11"/>
          <w:sz w:val="24"/>
          <w:szCs w:val="24"/>
        </w:rPr>
        <w:t xml:space="preserve">где: </w:t>
      </w:r>
      <m:oMath>
        <m:sSub>
          <m:sSubPr>
            <m:ctrlPr>
              <w:rPr>
                <w:rFonts w:ascii="Cambria Math" w:hAnsi="Cambria Math"/>
                <w:i/>
                <w:szCs w:val="24"/>
                <w:lang w:val="en-US"/>
              </w:rPr>
            </m:ctrlPr>
          </m:sSubPr>
          <m:e>
            <m:r>
              <w:rPr>
                <w:rFonts w:ascii="Cambria Math" w:hAnsi="Cambria Math"/>
                <w:szCs w:val="24"/>
                <w:lang w:val="en-US"/>
              </w:rPr>
              <m:t>L</m:t>
            </m:r>
          </m:e>
          <m:sub>
            <m:r>
              <w:rPr>
                <w:rFonts w:ascii="Cambria Math" w:hAnsi="Cambria Math"/>
                <w:szCs w:val="24"/>
              </w:rPr>
              <m:t>сз</m:t>
            </m:r>
          </m:sub>
        </m:sSub>
      </m:oMath>
      <w:r w:rsidRPr="00A5746B">
        <w:rPr>
          <w:rStyle w:val="FontStyle11"/>
          <w:sz w:val="24"/>
          <w:szCs w:val="24"/>
        </w:rPr>
        <w:t xml:space="preserve"> - расстояние между секционирующими задвижками, км;</w:t>
      </w:r>
    </w:p>
    <w:p w:rsidR="00517EF6" w:rsidRPr="00A5746B" w:rsidRDefault="00517EF6" w:rsidP="0006129B">
      <w:pPr>
        <w:pStyle w:val="Default"/>
        <w:ind w:firstLine="426"/>
        <w:jc w:val="both"/>
        <w:rPr>
          <w:rStyle w:val="FontStyle11"/>
          <w:color w:val="auto"/>
          <w:sz w:val="24"/>
        </w:rPr>
      </w:pPr>
      <w:r w:rsidRPr="00A5746B">
        <w:rPr>
          <w:i/>
          <w:iCs/>
          <w:color w:val="auto"/>
          <w:lang w:val="en-US"/>
        </w:rPr>
        <w:t>d</w:t>
      </w:r>
      <w:r w:rsidRPr="00A5746B">
        <w:rPr>
          <w:color w:val="auto"/>
        </w:rPr>
        <w:t xml:space="preserve"> – </w:t>
      </w:r>
      <w:r w:rsidRPr="00A5746B">
        <w:rPr>
          <w:rStyle w:val="FontStyle11"/>
          <w:color w:val="auto"/>
          <w:sz w:val="24"/>
        </w:rPr>
        <w:t>диаметр теплопровода, м.</w:t>
      </w:r>
    </w:p>
    <w:p w:rsidR="00517EF6" w:rsidRPr="00A5746B" w:rsidRDefault="00517EF6" w:rsidP="0006129B">
      <w:pPr>
        <w:pStyle w:val="Style2"/>
        <w:widowControl/>
        <w:ind w:firstLine="567"/>
      </w:pPr>
      <w:r w:rsidRPr="00A5746B">
        <w:rPr>
          <w:rStyle w:val="FontStyle11"/>
          <w:sz w:val="24"/>
        </w:rPr>
        <w:t xml:space="preserve">Значения коэффициентов </w:t>
      </w:r>
      <w:r w:rsidRPr="00A5746B">
        <w:rPr>
          <w:rStyle w:val="FontStyle11"/>
          <w:i/>
          <w:iCs/>
          <w:sz w:val="24"/>
          <w:lang w:val="en-US"/>
        </w:rPr>
        <w:t>a</w:t>
      </w:r>
      <w:r w:rsidRPr="00A5746B">
        <w:rPr>
          <w:i/>
          <w:iCs/>
        </w:rPr>
        <w:t xml:space="preserve">, </w:t>
      </w:r>
      <w:r w:rsidRPr="00A5746B">
        <w:rPr>
          <w:i/>
          <w:iCs/>
          <w:lang w:val="en-US"/>
        </w:rPr>
        <w:t>b</w:t>
      </w:r>
      <w:r w:rsidRPr="00A5746B">
        <w:rPr>
          <w:i/>
          <w:iCs/>
        </w:rPr>
        <w:t xml:space="preserve">, </w:t>
      </w:r>
      <w:r w:rsidRPr="00A5746B">
        <w:rPr>
          <w:i/>
          <w:iCs/>
          <w:lang w:val="en-US"/>
        </w:rPr>
        <w:t>c</w:t>
      </w:r>
      <w:r w:rsidRPr="00A5746B">
        <w:t xml:space="preserve"> для формулы </w:t>
      </w:r>
      <w:r w:rsidR="0061403F" w:rsidRPr="00A5746B">
        <w:fldChar w:fldCharType="begin"/>
      </w:r>
      <w:r w:rsidR="0061403F" w:rsidRPr="00A5746B">
        <w:instrText xml:space="preserve"> REF _Ref374096203 \h  \* MERGEFORMAT </w:instrText>
      </w:r>
      <w:r w:rsidR="0061403F" w:rsidRPr="00A5746B">
        <w:fldChar w:fldCharType="separate"/>
      </w:r>
      <w:r w:rsidR="00743685" w:rsidRPr="00A5746B">
        <w:t>(4)</w:t>
      </w:r>
      <w:r w:rsidR="0061403F" w:rsidRPr="00A5746B">
        <w:fldChar w:fldCharType="end"/>
      </w:r>
      <w:r w:rsidRPr="00A5746B">
        <w:rPr>
          <w:i/>
        </w:rPr>
        <w:t>,</w:t>
      </w:r>
      <w:r w:rsidRPr="00A5746B">
        <w:t xml:space="preserve">приведенные в таблице </w:t>
      </w:r>
      <w:r w:rsidR="00B27F1D" w:rsidRPr="00A5746B">
        <w:t>3</w:t>
      </w:r>
      <w:r w:rsidR="00A5746B">
        <w:t>0</w:t>
      </w:r>
      <w:r w:rsidRPr="00A5746B">
        <w:t>, получены на основе численных значений времени восстановления теплопроводов в зависимости от их ди</w:t>
      </w:r>
      <w:r w:rsidRPr="00A5746B">
        <w:t>а</w:t>
      </w:r>
      <w:r w:rsidRPr="00A5746B">
        <w:t>метров, рекомендуемых СНиП 41-02-2003.</w:t>
      </w:r>
    </w:p>
    <w:p w:rsidR="00517EF6" w:rsidRPr="00A5746B" w:rsidRDefault="00517EF6" w:rsidP="0006129B">
      <w:pPr>
        <w:pStyle w:val="Style2"/>
        <w:widowControl/>
        <w:ind w:firstLine="567"/>
      </w:pPr>
      <w:r w:rsidRPr="00A5746B">
        <w:t>Расстояния</w:t>
      </w:r>
      <w:r w:rsidR="002F5504" w:rsidRPr="00A5746B">
        <w:t xml:space="preserve"> </w:t>
      </w:r>
      <m:oMath>
        <m:sSub>
          <m:sSubPr>
            <m:ctrlPr>
              <w:rPr>
                <w:rFonts w:ascii="Cambria Math" w:hAnsi="Cambria Math"/>
                <w:i/>
                <w:lang w:val="en-US"/>
              </w:rPr>
            </m:ctrlPr>
          </m:sSubPr>
          <m:e>
            <m:r>
              <w:rPr>
                <w:rFonts w:ascii="Cambria Math" w:hAnsi="Cambria Math"/>
                <w:lang w:val="en-US"/>
              </w:rPr>
              <m:t>L</m:t>
            </m:r>
          </m:e>
          <m:sub>
            <m:r>
              <w:rPr>
                <w:rFonts w:ascii="Cambria Math" w:hAnsi="Cambria Math"/>
              </w:rPr>
              <m:t>сз</m:t>
            </m:r>
          </m:sub>
        </m:sSub>
      </m:oMath>
      <w:r w:rsidRPr="00A5746B">
        <w:rPr>
          <w:rStyle w:val="FontStyle11"/>
          <w:sz w:val="24"/>
        </w:rPr>
        <w:t xml:space="preserve"> </w:t>
      </w:r>
      <w:r w:rsidRPr="00A5746B">
        <w:t xml:space="preserve">между </w:t>
      </w:r>
      <w:r w:rsidRPr="00A5746B">
        <w:rPr>
          <w:i/>
          <w:iCs/>
        </w:rPr>
        <w:t>СЗ</w:t>
      </w:r>
      <w:r w:rsidRPr="00A5746B">
        <w:t xml:space="preserve"> должны соответствовать требованиям СНиП 41–02–2003 и пр</w:t>
      </w:r>
      <w:r w:rsidRPr="00A5746B">
        <w:t>и</w:t>
      </w:r>
      <w:r w:rsidRPr="00A5746B">
        <w:t xml:space="preserve">ниматься в соответствии с таблицей </w:t>
      </w:r>
      <w:r w:rsidR="00A5746B">
        <w:t>31</w:t>
      </w:r>
      <w:r w:rsidR="00B27F1D" w:rsidRPr="00A5746B">
        <w:t>.</w:t>
      </w:r>
    </w:p>
    <w:p w:rsidR="00F03211" w:rsidRPr="00A5746B" w:rsidRDefault="00F03211" w:rsidP="0006129B">
      <w:pPr>
        <w:pStyle w:val="Style2"/>
        <w:widowControl/>
        <w:ind w:firstLine="567"/>
      </w:pPr>
    </w:p>
    <w:p w:rsidR="00517EF6" w:rsidRPr="00A5746B" w:rsidRDefault="00517EF6" w:rsidP="0006129B">
      <w:pPr>
        <w:pStyle w:val="Style2"/>
        <w:widowControl/>
        <w:ind w:left="1344" w:hanging="1344"/>
        <w:rPr>
          <w:rStyle w:val="FontStyle11"/>
          <w:sz w:val="24"/>
        </w:rPr>
      </w:pPr>
      <w:r w:rsidRPr="00A5746B">
        <w:rPr>
          <w:rStyle w:val="FontStyle11"/>
          <w:sz w:val="24"/>
        </w:rPr>
        <w:t xml:space="preserve">Таблица </w:t>
      </w:r>
      <w:r w:rsidR="008A3CE6" w:rsidRPr="00A5746B">
        <w:fldChar w:fldCharType="begin"/>
      </w:r>
      <w:r w:rsidR="006972A4" w:rsidRPr="00A5746B">
        <w:instrText xml:space="preserve"> SEQ Таблица \* ARABIC </w:instrText>
      </w:r>
      <w:r w:rsidR="008A3CE6" w:rsidRPr="00A5746B">
        <w:fldChar w:fldCharType="separate"/>
      </w:r>
      <w:bookmarkStart w:id="108" w:name="_Ref374103630"/>
      <w:r w:rsidR="00A5746B" w:rsidRPr="00A5746B">
        <w:rPr>
          <w:noProof/>
        </w:rPr>
        <w:t>30</w:t>
      </w:r>
      <w:bookmarkEnd w:id="108"/>
      <w:r w:rsidR="008A3CE6" w:rsidRPr="00A5746B">
        <w:rPr>
          <w:noProof/>
        </w:rPr>
        <w:fldChar w:fldCharType="end"/>
      </w:r>
      <w:r w:rsidRPr="00A5746B">
        <w:t>.</w:t>
      </w:r>
      <w:r w:rsidRPr="00A5746B">
        <w:rPr>
          <w:rStyle w:val="FontStyle11"/>
          <w:sz w:val="24"/>
        </w:rPr>
        <w:t xml:space="preserve"> Значения коэффициентов </w:t>
      </w:r>
      <w:r w:rsidRPr="00A5746B">
        <w:rPr>
          <w:rStyle w:val="FontStyle11"/>
          <w:sz w:val="24"/>
          <w:lang w:val="en-US"/>
        </w:rPr>
        <w:t>a</w:t>
      </w:r>
      <w:r w:rsidRPr="00A5746B">
        <w:rPr>
          <w:rStyle w:val="FontStyle11"/>
          <w:sz w:val="24"/>
        </w:rPr>
        <w:t xml:space="preserve">, </w:t>
      </w:r>
      <w:r w:rsidRPr="00A5746B">
        <w:rPr>
          <w:rStyle w:val="FontStyle11"/>
          <w:sz w:val="24"/>
          <w:lang w:val="en-US"/>
        </w:rPr>
        <w:t>b</w:t>
      </w:r>
      <w:r w:rsidRPr="00A5746B">
        <w:rPr>
          <w:rStyle w:val="FontStyle11"/>
          <w:sz w:val="24"/>
        </w:rPr>
        <w:t xml:space="preserve"> и </w:t>
      </w:r>
      <w:r w:rsidRPr="00A5746B">
        <w:rPr>
          <w:rStyle w:val="FontStyle11"/>
          <w:sz w:val="24"/>
          <w:lang w:val="en-US"/>
        </w:rPr>
        <w:t>c</w:t>
      </w:r>
      <w:r w:rsidRPr="00A5746B">
        <w:rPr>
          <w:rStyle w:val="FontStyle11"/>
          <w:sz w:val="24"/>
        </w:rPr>
        <w:t xml:space="preserve"> </w:t>
      </w:r>
      <w:r w:rsidRPr="00A5746B">
        <w:t xml:space="preserve">в формуле </w:t>
      </w:r>
      <w:r w:rsidR="0061403F" w:rsidRPr="00A5746B">
        <w:fldChar w:fldCharType="begin"/>
      </w:r>
      <w:r w:rsidR="0061403F" w:rsidRPr="00A5746B">
        <w:instrText xml:space="preserve"> REF _Ref374096203 \h  \* MERGEFORMAT </w:instrText>
      </w:r>
      <w:r w:rsidR="0061403F" w:rsidRPr="00A5746B">
        <w:fldChar w:fldCharType="separate"/>
      </w:r>
      <w:r w:rsidR="00743685" w:rsidRPr="00A5746B">
        <w:t>(4)</w:t>
      </w:r>
      <w:r w:rsidR="0061403F" w:rsidRPr="00A5746B">
        <w:fldChar w:fldCharType="end"/>
      </w:r>
      <w:r w:rsidRPr="00A5746B">
        <w:rPr>
          <w:rStyle w:val="FontStyle11"/>
          <w:sz w:val="24"/>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5"/>
        <w:gridCol w:w="1774"/>
        <w:gridCol w:w="2494"/>
        <w:gridCol w:w="2494"/>
        <w:gridCol w:w="2490"/>
      </w:tblGrid>
      <w:tr w:rsidR="00873E8F" w:rsidRPr="00A5746B" w:rsidTr="00EC3DD9">
        <w:trPr>
          <w:trHeight w:val="309"/>
        </w:trPr>
        <w:tc>
          <w:tcPr>
            <w:tcW w:w="437" w:type="pct"/>
            <w:vAlign w:val="center"/>
          </w:tcPr>
          <w:p w:rsidR="00EC3DD9" w:rsidRPr="00A5746B" w:rsidRDefault="00EC3DD9" w:rsidP="0006129B">
            <w:pPr>
              <w:pStyle w:val="Style2"/>
              <w:widowControl/>
              <w:spacing w:before="20" w:after="20"/>
              <w:jc w:val="center"/>
              <w:rPr>
                <w:rStyle w:val="FontStyle11"/>
                <w:sz w:val="22"/>
                <w:szCs w:val="22"/>
              </w:rPr>
            </w:pPr>
            <w:r w:rsidRPr="00A5746B">
              <w:rPr>
                <w:rStyle w:val="FontStyle11"/>
                <w:sz w:val="22"/>
                <w:szCs w:val="22"/>
              </w:rPr>
              <w:t>№ п/п</w:t>
            </w:r>
          </w:p>
        </w:tc>
        <w:tc>
          <w:tcPr>
            <w:tcW w:w="875" w:type="pct"/>
            <w:vAlign w:val="center"/>
          </w:tcPr>
          <w:p w:rsidR="00EC3DD9" w:rsidRPr="00A5746B" w:rsidRDefault="00EC3DD9" w:rsidP="0006129B">
            <w:pPr>
              <w:pStyle w:val="Style2"/>
              <w:widowControl/>
              <w:spacing w:before="20" w:after="20"/>
              <w:rPr>
                <w:rStyle w:val="FontStyle11"/>
                <w:sz w:val="22"/>
                <w:szCs w:val="22"/>
              </w:rPr>
            </w:pPr>
            <w:r w:rsidRPr="00A5746B">
              <w:rPr>
                <w:rStyle w:val="FontStyle11"/>
                <w:sz w:val="22"/>
                <w:szCs w:val="22"/>
              </w:rPr>
              <w:t>Коэффициент</w:t>
            </w:r>
          </w:p>
        </w:tc>
        <w:tc>
          <w:tcPr>
            <w:tcW w:w="1230" w:type="pct"/>
            <w:vAlign w:val="center"/>
          </w:tcPr>
          <w:p w:rsidR="00EC3DD9" w:rsidRPr="00A5746B" w:rsidRDefault="00EC3DD9" w:rsidP="0006129B">
            <w:pPr>
              <w:pStyle w:val="Style2"/>
              <w:spacing w:before="20" w:after="20"/>
              <w:jc w:val="center"/>
              <w:rPr>
                <w:rStyle w:val="FontStyle11"/>
                <w:sz w:val="22"/>
                <w:szCs w:val="22"/>
                <w:lang w:val="en-US"/>
              </w:rPr>
            </w:pPr>
            <w:r w:rsidRPr="00A5746B">
              <w:rPr>
                <w:rStyle w:val="FontStyle11"/>
                <w:sz w:val="22"/>
                <w:szCs w:val="22"/>
                <w:lang w:val="en-US"/>
              </w:rPr>
              <w:t>a</w:t>
            </w:r>
          </w:p>
        </w:tc>
        <w:tc>
          <w:tcPr>
            <w:tcW w:w="1230" w:type="pct"/>
            <w:vAlign w:val="center"/>
          </w:tcPr>
          <w:p w:rsidR="00EC3DD9" w:rsidRPr="00A5746B" w:rsidRDefault="00EC3DD9" w:rsidP="0006129B">
            <w:pPr>
              <w:pStyle w:val="Style2"/>
              <w:spacing w:before="20" w:after="20"/>
              <w:jc w:val="center"/>
              <w:rPr>
                <w:rStyle w:val="FontStyle11"/>
                <w:sz w:val="22"/>
                <w:szCs w:val="22"/>
                <w:lang w:val="en-US"/>
              </w:rPr>
            </w:pPr>
            <w:r w:rsidRPr="00A5746B">
              <w:rPr>
                <w:rStyle w:val="FontStyle11"/>
                <w:sz w:val="22"/>
                <w:szCs w:val="22"/>
                <w:lang w:val="en-US"/>
              </w:rPr>
              <w:t>b</w:t>
            </w:r>
          </w:p>
        </w:tc>
        <w:tc>
          <w:tcPr>
            <w:tcW w:w="1228" w:type="pct"/>
            <w:vAlign w:val="center"/>
          </w:tcPr>
          <w:p w:rsidR="00EC3DD9" w:rsidRPr="00A5746B" w:rsidRDefault="00EC3DD9" w:rsidP="0006129B">
            <w:pPr>
              <w:pStyle w:val="Style2"/>
              <w:spacing w:before="20" w:after="20"/>
              <w:jc w:val="center"/>
              <w:rPr>
                <w:rStyle w:val="FontStyle11"/>
                <w:sz w:val="22"/>
                <w:szCs w:val="22"/>
                <w:lang w:val="en-US"/>
              </w:rPr>
            </w:pPr>
            <w:r w:rsidRPr="00A5746B">
              <w:rPr>
                <w:rStyle w:val="FontStyle11"/>
                <w:sz w:val="22"/>
                <w:szCs w:val="22"/>
                <w:lang w:val="en-US"/>
              </w:rPr>
              <w:t>c</w:t>
            </w:r>
          </w:p>
        </w:tc>
      </w:tr>
      <w:tr w:rsidR="00EC3DD9" w:rsidRPr="00A5746B" w:rsidTr="00EC3DD9">
        <w:trPr>
          <w:trHeight w:val="372"/>
        </w:trPr>
        <w:tc>
          <w:tcPr>
            <w:tcW w:w="437" w:type="pct"/>
            <w:vAlign w:val="center"/>
          </w:tcPr>
          <w:p w:rsidR="00EC3DD9" w:rsidRPr="00A5746B" w:rsidRDefault="00EC3DD9" w:rsidP="0006129B">
            <w:pPr>
              <w:pStyle w:val="Style2"/>
              <w:widowControl/>
              <w:spacing w:before="20" w:after="20"/>
              <w:jc w:val="center"/>
              <w:rPr>
                <w:rStyle w:val="FontStyle11"/>
                <w:sz w:val="22"/>
                <w:szCs w:val="22"/>
              </w:rPr>
            </w:pPr>
            <w:r w:rsidRPr="00A5746B">
              <w:rPr>
                <w:rStyle w:val="FontStyle11"/>
                <w:sz w:val="22"/>
                <w:szCs w:val="22"/>
              </w:rPr>
              <w:t>1</w:t>
            </w:r>
          </w:p>
        </w:tc>
        <w:tc>
          <w:tcPr>
            <w:tcW w:w="875" w:type="pct"/>
            <w:vAlign w:val="center"/>
          </w:tcPr>
          <w:p w:rsidR="00EC3DD9" w:rsidRPr="00A5746B" w:rsidRDefault="00EC3DD9" w:rsidP="0006129B">
            <w:pPr>
              <w:pStyle w:val="Style2"/>
              <w:widowControl/>
              <w:spacing w:before="20" w:after="20"/>
              <w:rPr>
                <w:rStyle w:val="FontStyle11"/>
                <w:sz w:val="22"/>
                <w:szCs w:val="22"/>
              </w:rPr>
            </w:pPr>
            <w:r w:rsidRPr="00A5746B">
              <w:rPr>
                <w:rStyle w:val="FontStyle11"/>
                <w:sz w:val="22"/>
                <w:szCs w:val="22"/>
              </w:rPr>
              <w:t>Значение</w:t>
            </w:r>
          </w:p>
        </w:tc>
        <w:tc>
          <w:tcPr>
            <w:tcW w:w="1230" w:type="pct"/>
            <w:vAlign w:val="center"/>
          </w:tcPr>
          <w:p w:rsidR="00EC3DD9" w:rsidRPr="00A5746B" w:rsidRDefault="00EC3DD9" w:rsidP="0006129B">
            <w:pPr>
              <w:pStyle w:val="Style2"/>
              <w:widowControl/>
              <w:spacing w:before="20" w:after="20"/>
              <w:jc w:val="center"/>
              <w:rPr>
                <w:rStyle w:val="FontStyle11"/>
                <w:sz w:val="22"/>
                <w:szCs w:val="22"/>
              </w:rPr>
            </w:pPr>
            <w:r w:rsidRPr="00A5746B">
              <w:rPr>
                <w:rStyle w:val="FontStyle11"/>
                <w:sz w:val="22"/>
                <w:szCs w:val="22"/>
              </w:rPr>
              <w:t>2.91256074780734</w:t>
            </w:r>
          </w:p>
        </w:tc>
        <w:tc>
          <w:tcPr>
            <w:tcW w:w="1230" w:type="pct"/>
            <w:vAlign w:val="center"/>
          </w:tcPr>
          <w:p w:rsidR="00EC3DD9" w:rsidRPr="00A5746B" w:rsidRDefault="00EC3DD9" w:rsidP="0006129B">
            <w:pPr>
              <w:pStyle w:val="Style2"/>
              <w:widowControl/>
              <w:spacing w:before="20" w:after="20"/>
              <w:jc w:val="center"/>
              <w:rPr>
                <w:rStyle w:val="FontStyle11"/>
                <w:sz w:val="22"/>
                <w:szCs w:val="22"/>
              </w:rPr>
            </w:pPr>
            <w:r w:rsidRPr="00A5746B">
              <w:rPr>
                <w:rStyle w:val="FontStyle11"/>
                <w:sz w:val="22"/>
                <w:szCs w:val="22"/>
              </w:rPr>
              <w:t>20.8877641154199</w:t>
            </w:r>
          </w:p>
        </w:tc>
        <w:tc>
          <w:tcPr>
            <w:tcW w:w="1228" w:type="pct"/>
            <w:vAlign w:val="center"/>
          </w:tcPr>
          <w:p w:rsidR="00EC3DD9" w:rsidRPr="00A5746B" w:rsidRDefault="00EC3DD9" w:rsidP="0006129B">
            <w:pPr>
              <w:pStyle w:val="Style2"/>
              <w:widowControl/>
              <w:spacing w:before="20" w:after="20"/>
              <w:jc w:val="center"/>
              <w:rPr>
                <w:rStyle w:val="FontStyle11"/>
                <w:sz w:val="22"/>
                <w:szCs w:val="22"/>
              </w:rPr>
            </w:pPr>
            <w:r w:rsidRPr="00A5746B">
              <w:rPr>
                <w:rStyle w:val="FontStyle11"/>
                <w:sz w:val="22"/>
                <w:szCs w:val="22"/>
              </w:rPr>
              <w:t>-1.87928919400643</w:t>
            </w:r>
          </w:p>
        </w:tc>
      </w:tr>
    </w:tbl>
    <w:p w:rsidR="00517EF6" w:rsidRPr="00A5746B" w:rsidRDefault="00517EF6" w:rsidP="0006129B">
      <w:pPr>
        <w:ind w:firstLine="504"/>
        <w:rPr>
          <w:rStyle w:val="FontStyle11"/>
          <w:sz w:val="24"/>
          <w:szCs w:val="24"/>
        </w:rPr>
      </w:pPr>
    </w:p>
    <w:p w:rsidR="00517EF6" w:rsidRPr="00A5746B" w:rsidRDefault="00517EF6" w:rsidP="0006129B">
      <w:pPr>
        <w:pStyle w:val="ab"/>
        <w:ind w:left="1400" w:hanging="1400"/>
        <w:rPr>
          <w:rStyle w:val="FontStyle11"/>
          <w:sz w:val="24"/>
          <w:szCs w:val="24"/>
        </w:rPr>
      </w:pPr>
      <w:r w:rsidRPr="00A5746B">
        <w:rPr>
          <w:rStyle w:val="FontStyle11"/>
          <w:sz w:val="24"/>
          <w:szCs w:val="24"/>
        </w:rPr>
        <w:t>Таблица</w:t>
      </w:r>
      <w:bookmarkStart w:id="109" w:name="_Ref374107744"/>
      <w:r w:rsidRPr="00A5746B">
        <w:rPr>
          <w:rStyle w:val="FontStyle11"/>
          <w:sz w:val="24"/>
          <w:szCs w:val="24"/>
        </w:rPr>
        <w:t xml:space="preserve"> </w:t>
      </w:r>
      <w:r w:rsidR="008A3CE6" w:rsidRPr="00A5746B">
        <w:rPr>
          <w:rStyle w:val="FontStyle11"/>
          <w:sz w:val="24"/>
          <w:szCs w:val="24"/>
          <w:lang w:val="en-US"/>
        </w:rPr>
        <w:fldChar w:fldCharType="begin"/>
      </w:r>
      <w:r w:rsidRPr="00A5746B">
        <w:rPr>
          <w:rStyle w:val="FontStyle11"/>
          <w:sz w:val="24"/>
          <w:szCs w:val="24"/>
        </w:rPr>
        <w:instrText xml:space="preserve"> </w:instrText>
      </w:r>
      <w:r w:rsidRPr="00A5746B">
        <w:rPr>
          <w:rStyle w:val="FontStyle11"/>
          <w:sz w:val="24"/>
          <w:szCs w:val="24"/>
          <w:lang w:val="en-US"/>
        </w:rPr>
        <w:instrText>SEQ</w:instrText>
      </w:r>
      <w:r w:rsidRPr="00A5746B">
        <w:rPr>
          <w:rStyle w:val="FontStyle11"/>
          <w:sz w:val="24"/>
          <w:szCs w:val="24"/>
        </w:rPr>
        <w:instrText xml:space="preserve"> Таблица \* </w:instrText>
      </w:r>
      <w:r w:rsidRPr="00A5746B">
        <w:rPr>
          <w:rStyle w:val="FontStyle11"/>
          <w:sz w:val="24"/>
          <w:szCs w:val="24"/>
          <w:lang w:val="en-US"/>
        </w:rPr>
        <w:instrText>ARABIC</w:instrText>
      </w:r>
      <w:r w:rsidRPr="00A5746B">
        <w:rPr>
          <w:rStyle w:val="FontStyle11"/>
          <w:sz w:val="24"/>
          <w:szCs w:val="24"/>
        </w:rPr>
        <w:instrText xml:space="preserve"> </w:instrText>
      </w:r>
      <w:r w:rsidR="008A3CE6" w:rsidRPr="00A5746B">
        <w:rPr>
          <w:rStyle w:val="FontStyle11"/>
          <w:sz w:val="24"/>
          <w:szCs w:val="24"/>
          <w:lang w:val="en-US"/>
        </w:rPr>
        <w:fldChar w:fldCharType="separate"/>
      </w:r>
      <w:bookmarkStart w:id="110" w:name="_Ref374439801"/>
      <w:r w:rsidR="00A5746B" w:rsidRPr="00A5746B">
        <w:rPr>
          <w:rStyle w:val="FontStyle11"/>
          <w:noProof/>
          <w:sz w:val="24"/>
          <w:szCs w:val="24"/>
        </w:rPr>
        <w:t>31</w:t>
      </w:r>
      <w:bookmarkEnd w:id="110"/>
      <w:r w:rsidR="008A3CE6" w:rsidRPr="00A5746B">
        <w:rPr>
          <w:rStyle w:val="FontStyle11"/>
          <w:sz w:val="24"/>
          <w:szCs w:val="24"/>
          <w:lang w:val="en-US"/>
        </w:rPr>
        <w:fldChar w:fldCharType="end"/>
      </w:r>
      <w:r w:rsidRPr="00A5746B">
        <w:rPr>
          <w:rStyle w:val="FontStyle11"/>
          <w:sz w:val="24"/>
          <w:szCs w:val="24"/>
        </w:rPr>
        <w:t>.</w:t>
      </w:r>
      <w:bookmarkEnd w:id="109"/>
      <w:r w:rsidRPr="00A5746B">
        <w:rPr>
          <w:rStyle w:val="FontStyle11"/>
          <w:sz w:val="24"/>
          <w:szCs w:val="24"/>
        </w:rPr>
        <w:t xml:space="preserve"> </w:t>
      </w:r>
      <w:bookmarkStart w:id="111" w:name="_Ref375231112"/>
      <w:r w:rsidRPr="00A5746B">
        <w:rPr>
          <w:rStyle w:val="FontStyle11"/>
          <w:sz w:val="24"/>
          <w:szCs w:val="24"/>
        </w:rPr>
        <w:t xml:space="preserve">Расстояния между </w:t>
      </w:r>
      <w:r w:rsidRPr="00A5746B">
        <w:rPr>
          <w:szCs w:val="24"/>
        </w:rPr>
        <w:t>СЗ</w:t>
      </w:r>
      <w:r w:rsidRPr="00A5746B">
        <w:rPr>
          <w:rStyle w:val="FontStyle11"/>
          <w:sz w:val="24"/>
          <w:szCs w:val="24"/>
        </w:rPr>
        <w:t xml:space="preserve"> в метрах и место их расположения</w:t>
      </w:r>
      <w:bookmarkEnd w:id="111"/>
    </w:p>
    <w:tbl>
      <w:tblPr>
        <w:tblW w:w="10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38"/>
        <w:gridCol w:w="1564"/>
        <w:gridCol w:w="1385"/>
        <w:gridCol w:w="1664"/>
        <w:gridCol w:w="2168"/>
        <w:gridCol w:w="2656"/>
      </w:tblGrid>
      <w:tr w:rsidR="00873E8F" w:rsidRPr="00A5746B" w:rsidTr="00EC3DD9">
        <w:trPr>
          <w:cantSplit/>
          <w:trHeight w:val="215"/>
          <w:tblHeader/>
          <w:jc w:val="center"/>
        </w:trPr>
        <w:tc>
          <w:tcPr>
            <w:tcW w:w="638" w:type="dxa"/>
            <w:vMerge w:val="restart"/>
            <w:vAlign w:val="center"/>
          </w:tcPr>
          <w:p w:rsidR="00EC3DD9" w:rsidRPr="00A5746B" w:rsidRDefault="00EC3DD9" w:rsidP="0006129B">
            <w:pPr>
              <w:jc w:val="center"/>
              <w:rPr>
                <w:rStyle w:val="FontStyle11"/>
                <w:sz w:val="22"/>
              </w:rPr>
            </w:pPr>
            <w:r w:rsidRPr="00A5746B">
              <w:rPr>
                <w:rStyle w:val="FontStyle11"/>
                <w:sz w:val="22"/>
              </w:rPr>
              <w:t>№ п/п</w:t>
            </w:r>
          </w:p>
        </w:tc>
        <w:tc>
          <w:tcPr>
            <w:tcW w:w="1564" w:type="dxa"/>
            <w:vMerge w:val="restart"/>
            <w:vAlign w:val="center"/>
          </w:tcPr>
          <w:p w:rsidR="00EC3DD9" w:rsidRPr="00A5746B" w:rsidRDefault="00EC3DD9" w:rsidP="0006129B">
            <w:pPr>
              <w:jc w:val="center"/>
              <w:rPr>
                <w:rStyle w:val="FontStyle11"/>
                <w:sz w:val="22"/>
              </w:rPr>
            </w:pPr>
            <w:r w:rsidRPr="00A5746B">
              <w:rPr>
                <w:rStyle w:val="FontStyle11"/>
                <w:sz w:val="22"/>
              </w:rPr>
              <w:t>Диаметр</w:t>
            </w:r>
          </w:p>
          <w:p w:rsidR="00EC3DD9" w:rsidRPr="00A5746B" w:rsidRDefault="00EC3DD9" w:rsidP="0006129B">
            <w:pPr>
              <w:jc w:val="center"/>
              <w:rPr>
                <w:rStyle w:val="FontStyle11"/>
                <w:sz w:val="22"/>
              </w:rPr>
            </w:pPr>
            <w:r w:rsidRPr="00A5746B">
              <w:rPr>
                <w:rStyle w:val="FontStyle11"/>
                <w:sz w:val="22"/>
              </w:rPr>
              <w:t>теплопровода,</w:t>
            </w:r>
          </w:p>
          <w:p w:rsidR="00EC3DD9" w:rsidRPr="00A5746B" w:rsidRDefault="00EC3DD9" w:rsidP="0006129B">
            <w:pPr>
              <w:jc w:val="center"/>
              <w:rPr>
                <w:rStyle w:val="FontStyle11"/>
                <w:sz w:val="22"/>
              </w:rPr>
            </w:pPr>
            <w:r w:rsidRPr="00A5746B">
              <w:rPr>
                <w:rStyle w:val="FontStyle11"/>
                <w:sz w:val="22"/>
              </w:rPr>
              <w:t>м</w:t>
            </w:r>
          </w:p>
        </w:tc>
        <w:tc>
          <w:tcPr>
            <w:tcW w:w="3049" w:type="dxa"/>
            <w:gridSpan w:val="2"/>
            <w:vAlign w:val="center"/>
          </w:tcPr>
          <w:p w:rsidR="00EC3DD9" w:rsidRPr="00A5746B" w:rsidRDefault="00EC3DD9" w:rsidP="0006129B">
            <w:pPr>
              <w:jc w:val="center"/>
              <w:rPr>
                <w:rStyle w:val="FontStyle11"/>
                <w:sz w:val="22"/>
              </w:rPr>
            </w:pPr>
            <w:r w:rsidRPr="00A5746B">
              <w:rPr>
                <w:rStyle w:val="FontStyle11"/>
                <w:sz w:val="22"/>
              </w:rPr>
              <w:t>Диаметр не изменяется</w:t>
            </w:r>
          </w:p>
        </w:tc>
        <w:tc>
          <w:tcPr>
            <w:tcW w:w="4824" w:type="dxa"/>
            <w:gridSpan w:val="2"/>
            <w:vAlign w:val="center"/>
          </w:tcPr>
          <w:p w:rsidR="00EC3DD9" w:rsidRPr="00A5746B" w:rsidRDefault="00EC3DD9" w:rsidP="0006129B">
            <w:pPr>
              <w:jc w:val="center"/>
              <w:rPr>
                <w:rStyle w:val="FontStyle11"/>
                <w:sz w:val="22"/>
              </w:rPr>
            </w:pPr>
            <w:r w:rsidRPr="00A5746B">
              <w:rPr>
                <w:rStyle w:val="FontStyle11"/>
                <w:sz w:val="22"/>
              </w:rPr>
              <w:t>Диаметр изменяется</w:t>
            </w:r>
          </w:p>
        </w:tc>
      </w:tr>
      <w:tr w:rsidR="00873E8F" w:rsidRPr="00A5746B" w:rsidTr="00EC3DD9">
        <w:trPr>
          <w:cantSplit/>
          <w:tblHeader/>
          <w:jc w:val="center"/>
        </w:trPr>
        <w:tc>
          <w:tcPr>
            <w:tcW w:w="638" w:type="dxa"/>
            <w:vMerge/>
            <w:vAlign w:val="center"/>
          </w:tcPr>
          <w:p w:rsidR="00EC3DD9" w:rsidRPr="00A5746B" w:rsidRDefault="00EC3DD9" w:rsidP="0006129B">
            <w:pPr>
              <w:jc w:val="center"/>
              <w:rPr>
                <w:rStyle w:val="FontStyle11"/>
                <w:sz w:val="22"/>
              </w:rPr>
            </w:pPr>
          </w:p>
        </w:tc>
        <w:tc>
          <w:tcPr>
            <w:tcW w:w="1564" w:type="dxa"/>
            <w:vMerge/>
            <w:vAlign w:val="center"/>
          </w:tcPr>
          <w:p w:rsidR="00EC3DD9" w:rsidRPr="00A5746B" w:rsidRDefault="00EC3DD9" w:rsidP="0006129B">
            <w:pPr>
              <w:jc w:val="center"/>
              <w:rPr>
                <w:rStyle w:val="FontStyle11"/>
                <w:sz w:val="22"/>
              </w:rPr>
            </w:pPr>
          </w:p>
        </w:tc>
        <w:tc>
          <w:tcPr>
            <w:tcW w:w="1385" w:type="dxa"/>
            <w:vAlign w:val="center"/>
          </w:tcPr>
          <w:p w:rsidR="00EC3DD9" w:rsidRPr="00A5746B" w:rsidRDefault="00EC3DD9" w:rsidP="0006129B">
            <w:pPr>
              <w:jc w:val="center"/>
              <w:rPr>
                <w:rStyle w:val="FontStyle11"/>
                <w:sz w:val="22"/>
              </w:rPr>
            </w:pPr>
            <w:r w:rsidRPr="00A5746B">
              <w:rPr>
                <w:rStyle w:val="FontStyle11"/>
                <w:sz w:val="22"/>
              </w:rPr>
              <w:t>ответвлений нет</w:t>
            </w:r>
          </w:p>
        </w:tc>
        <w:tc>
          <w:tcPr>
            <w:tcW w:w="1664" w:type="dxa"/>
            <w:vAlign w:val="center"/>
          </w:tcPr>
          <w:p w:rsidR="00EC3DD9" w:rsidRPr="00A5746B" w:rsidRDefault="00EC3DD9" w:rsidP="0006129B">
            <w:pPr>
              <w:jc w:val="center"/>
              <w:rPr>
                <w:rStyle w:val="FontStyle11"/>
                <w:sz w:val="22"/>
              </w:rPr>
            </w:pPr>
            <w:r w:rsidRPr="00A5746B">
              <w:rPr>
                <w:rStyle w:val="FontStyle11"/>
                <w:sz w:val="22"/>
              </w:rPr>
              <w:t>ответвления есть</w:t>
            </w:r>
          </w:p>
        </w:tc>
        <w:tc>
          <w:tcPr>
            <w:tcW w:w="2168" w:type="dxa"/>
            <w:vAlign w:val="center"/>
          </w:tcPr>
          <w:p w:rsidR="00EC3DD9" w:rsidRPr="00A5746B" w:rsidRDefault="00EC3DD9" w:rsidP="0006129B">
            <w:pPr>
              <w:jc w:val="center"/>
              <w:rPr>
                <w:rStyle w:val="FontStyle11"/>
                <w:sz w:val="22"/>
              </w:rPr>
            </w:pPr>
            <w:r w:rsidRPr="00A5746B">
              <w:rPr>
                <w:rStyle w:val="FontStyle11"/>
                <w:sz w:val="22"/>
              </w:rPr>
              <w:t>ответвлений нет</w:t>
            </w:r>
          </w:p>
        </w:tc>
        <w:tc>
          <w:tcPr>
            <w:tcW w:w="2656" w:type="dxa"/>
            <w:vAlign w:val="center"/>
          </w:tcPr>
          <w:p w:rsidR="00EC3DD9" w:rsidRPr="00A5746B" w:rsidRDefault="00EC3DD9" w:rsidP="0006129B">
            <w:pPr>
              <w:jc w:val="center"/>
              <w:rPr>
                <w:rStyle w:val="FontStyle11"/>
                <w:sz w:val="22"/>
              </w:rPr>
            </w:pPr>
            <w:r w:rsidRPr="00A5746B">
              <w:rPr>
                <w:rStyle w:val="FontStyle11"/>
                <w:sz w:val="22"/>
              </w:rPr>
              <w:t>ответвления есть</w:t>
            </w:r>
          </w:p>
        </w:tc>
      </w:tr>
      <w:tr w:rsidR="00873E8F" w:rsidRPr="00A5746B" w:rsidTr="00EC3DD9">
        <w:trPr>
          <w:cantSplit/>
          <w:jc w:val="center"/>
        </w:trPr>
        <w:tc>
          <w:tcPr>
            <w:tcW w:w="638" w:type="dxa"/>
            <w:vAlign w:val="center"/>
          </w:tcPr>
          <w:p w:rsidR="00EC3DD9" w:rsidRPr="00A5746B" w:rsidRDefault="00EC3DD9" w:rsidP="0006129B">
            <w:pPr>
              <w:jc w:val="center"/>
              <w:rPr>
                <w:rStyle w:val="FontStyle11"/>
                <w:sz w:val="22"/>
              </w:rPr>
            </w:pPr>
            <w:r w:rsidRPr="00A5746B">
              <w:rPr>
                <w:rStyle w:val="FontStyle11"/>
                <w:sz w:val="22"/>
              </w:rPr>
              <w:t>1</w:t>
            </w:r>
          </w:p>
        </w:tc>
        <w:tc>
          <w:tcPr>
            <w:tcW w:w="1564" w:type="dxa"/>
            <w:vAlign w:val="center"/>
          </w:tcPr>
          <w:p w:rsidR="00EC3DD9" w:rsidRPr="00A5746B" w:rsidRDefault="00EC3DD9" w:rsidP="0006129B">
            <w:pPr>
              <w:jc w:val="center"/>
              <w:rPr>
                <w:rStyle w:val="FontStyle11"/>
                <w:sz w:val="22"/>
              </w:rPr>
            </w:pPr>
            <w:r w:rsidRPr="00A5746B">
              <w:rPr>
                <w:rStyle w:val="FontStyle11"/>
                <w:sz w:val="22"/>
              </w:rPr>
              <w:t>до 0,4</w:t>
            </w:r>
          </w:p>
        </w:tc>
        <w:tc>
          <w:tcPr>
            <w:tcW w:w="1385" w:type="dxa"/>
            <w:vAlign w:val="center"/>
          </w:tcPr>
          <w:p w:rsidR="00EC3DD9" w:rsidRPr="00A5746B" w:rsidRDefault="00EC3DD9" w:rsidP="0006129B">
            <w:pPr>
              <w:jc w:val="center"/>
              <w:rPr>
                <w:rStyle w:val="FontStyle11"/>
                <w:sz w:val="22"/>
              </w:rPr>
            </w:pPr>
            <w:r w:rsidRPr="00A5746B">
              <w:rPr>
                <w:rStyle w:val="FontStyle11"/>
                <w:sz w:val="22"/>
              </w:rPr>
              <w:t>1000</w:t>
            </w:r>
          </w:p>
        </w:tc>
        <w:tc>
          <w:tcPr>
            <w:tcW w:w="1664" w:type="dxa"/>
            <w:vAlign w:val="center"/>
          </w:tcPr>
          <w:p w:rsidR="00EC3DD9" w:rsidRPr="00A5746B" w:rsidRDefault="00EC3DD9" w:rsidP="0006129B">
            <w:pPr>
              <w:rPr>
                <w:rStyle w:val="FontStyle11"/>
                <w:sz w:val="22"/>
              </w:rPr>
            </w:pPr>
            <w:r w:rsidRPr="00A5746B">
              <w:rPr>
                <w:rStyle w:val="FontStyle11"/>
                <w:sz w:val="22"/>
              </w:rPr>
              <w:t>непосре</w:t>
            </w:r>
            <w:r w:rsidRPr="00A5746B">
              <w:rPr>
                <w:rStyle w:val="FontStyle11"/>
                <w:sz w:val="22"/>
              </w:rPr>
              <w:t>д</w:t>
            </w:r>
            <w:r w:rsidRPr="00A5746B">
              <w:rPr>
                <w:rStyle w:val="FontStyle11"/>
                <w:sz w:val="22"/>
              </w:rPr>
              <w:t>ственно за о</w:t>
            </w:r>
            <w:r w:rsidRPr="00A5746B">
              <w:rPr>
                <w:rStyle w:val="FontStyle11"/>
                <w:sz w:val="22"/>
              </w:rPr>
              <w:t>т</w:t>
            </w:r>
            <w:r w:rsidRPr="00A5746B">
              <w:rPr>
                <w:rStyle w:val="FontStyle11"/>
                <w:sz w:val="22"/>
              </w:rPr>
              <w:t xml:space="preserve">ветвлением, расстояние до ближайшей </w:t>
            </w:r>
            <w:r w:rsidRPr="00A5746B">
              <w:rPr>
                <w:sz w:val="22"/>
              </w:rPr>
              <w:t>СЗ</w:t>
            </w:r>
            <w:r w:rsidRPr="00A5746B">
              <w:rPr>
                <w:rStyle w:val="FontStyle11"/>
                <w:sz w:val="22"/>
              </w:rPr>
              <w:t xml:space="preserve"> не более 1000 м</w:t>
            </w:r>
          </w:p>
        </w:tc>
        <w:tc>
          <w:tcPr>
            <w:tcW w:w="2168" w:type="dxa"/>
            <w:vAlign w:val="center"/>
          </w:tcPr>
          <w:p w:rsidR="00EC3DD9" w:rsidRPr="00A5746B" w:rsidRDefault="00EC3DD9" w:rsidP="0006129B">
            <w:pPr>
              <w:rPr>
                <w:rStyle w:val="FontStyle11"/>
                <w:sz w:val="22"/>
              </w:rPr>
            </w:pPr>
            <w:r w:rsidRPr="00A5746B">
              <w:rPr>
                <w:rStyle w:val="FontStyle11"/>
                <w:sz w:val="22"/>
              </w:rPr>
              <w:t>непосредственно за местом изменения диаметра, рассто</w:t>
            </w:r>
            <w:r w:rsidRPr="00A5746B">
              <w:rPr>
                <w:rStyle w:val="FontStyle11"/>
                <w:sz w:val="22"/>
              </w:rPr>
              <w:t>я</w:t>
            </w:r>
            <w:r w:rsidRPr="00A5746B">
              <w:rPr>
                <w:rStyle w:val="FontStyle11"/>
                <w:sz w:val="22"/>
              </w:rPr>
              <w:t xml:space="preserve">ние до ближайшей </w:t>
            </w:r>
            <w:r w:rsidRPr="00A5746B">
              <w:rPr>
                <w:sz w:val="22"/>
              </w:rPr>
              <w:t>СЗ</w:t>
            </w:r>
            <w:r w:rsidRPr="00A5746B">
              <w:rPr>
                <w:rStyle w:val="FontStyle11"/>
                <w:sz w:val="22"/>
              </w:rPr>
              <w:t xml:space="preserve"> не более 1000 м</w:t>
            </w:r>
          </w:p>
        </w:tc>
        <w:tc>
          <w:tcPr>
            <w:tcW w:w="2656" w:type="dxa"/>
            <w:vAlign w:val="center"/>
          </w:tcPr>
          <w:p w:rsidR="00EC3DD9" w:rsidRPr="00A5746B" w:rsidRDefault="00EC3DD9" w:rsidP="0006129B">
            <w:pPr>
              <w:rPr>
                <w:rStyle w:val="FontStyle11"/>
                <w:sz w:val="22"/>
              </w:rPr>
            </w:pPr>
            <w:r w:rsidRPr="00A5746B">
              <w:rPr>
                <w:rStyle w:val="FontStyle11"/>
                <w:sz w:val="22"/>
              </w:rPr>
              <w:t>непосредственно за о</w:t>
            </w:r>
            <w:r w:rsidRPr="00A5746B">
              <w:rPr>
                <w:rStyle w:val="FontStyle11"/>
                <w:sz w:val="22"/>
              </w:rPr>
              <w:t>т</w:t>
            </w:r>
            <w:r w:rsidRPr="00A5746B">
              <w:rPr>
                <w:rStyle w:val="FontStyle11"/>
                <w:sz w:val="22"/>
              </w:rPr>
              <w:t>ветвлением, на теплопр</w:t>
            </w:r>
            <w:r w:rsidRPr="00A5746B">
              <w:rPr>
                <w:rStyle w:val="FontStyle11"/>
                <w:sz w:val="22"/>
              </w:rPr>
              <w:t>о</w:t>
            </w:r>
            <w:r w:rsidRPr="00A5746B">
              <w:rPr>
                <w:rStyle w:val="FontStyle11"/>
                <w:sz w:val="22"/>
              </w:rPr>
              <w:t>воде меньшего диаметра, расстояние до ближа</w:t>
            </w:r>
            <w:r w:rsidRPr="00A5746B">
              <w:rPr>
                <w:rStyle w:val="FontStyle11"/>
                <w:sz w:val="22"/>
              </w:rPr>
              <w:t>й</w:t>
            </w:r>
            <w:r w:rsidRPr="00A5746B">
              <w:rPr>
                <w:rStyle w:val="FontStyle11"/>
                <w:sz w:val="22"/>
              </w:rPr>
              <w:t xml:space="preserve">шей </w:t>
            </w:r>
            <w:r w:rsidRPr="00A5746B">
              <w:rPr>
                <w:sz w:val="22"/>
              </w:rPr>
              <w:t>СЗ</w:t>
            </w:r>
            <w:r w:rsidRPr="00A5746B">
              <w:rPr>
                <w:rStyle w:val="FontStyle11"/>
                <w:sz w:val="22"/>
              </w:rPr>
              <w:t xml:space="preserve"> не более 1000 м</w:t>
            </w:r>
          </w:p>
        </w:tc>
      </w:tr>
      <w:tr w:rsidR="00873E8F" w:rsidRPr="00A5746B" w:rsidTr="00EC3DD9">
        <w:trPr>
          <w:cantSplit/>
          <w:jc w:val="center"/>
        </w:trPr>
        <w:tc>
          <w:tcPr>
            <w:tcW w:w="638" w:type="dxa"/>
            <w:vAlign w:val="center"/>
          </w:tcPr>
          <w:p w:rsidR="00EC3DD9" w:rsidRPr="00A5746B" w:rsidRDefault="00EC3DD9" w:rsidP="0006129B">
            <w:pPr>
              <w:jc w:val="center"/>
              <w:rPr>
                <w:rStyle w:val="FontStyle11"/>
                <w:sz w:val="22"/>
              </w:rPr>
            </w:pPr>
            <w:r w:rsidRPr="00A5746B">
              <w:rPr>
                <w:rStyle w:val="FontStyle11"/>
                <w:sz w:val="22"/>
              </w:rPr>
              <w:t>2</w:t>
            </w:r>
          </w:p>
        </w:tc>
        <w:tc>
          <w:tcPr>
            <w:tcW w:w="1564" w:type="dxa"/>
            <w:vAlign w:val="center"/>
          </w:tcPr>
          <w:p w:rsidR="00EC3DD9" w:rsidRPr="00A5746B" w:rsidRDefault="00EC3DD9" w:rsidP="0006129B">
            <w:pPr>
              <w:jc w:val="center"/>
              <w:rPr>
                <w:rStyle w:val="FontStyle11"/>
                <w:sz w:val="22"/>
              </w:rPr>
            </w:pPr>
            <w:r w:rsidRPr="00A5746B">
              <w:rPr>
                <w:rStyle w:val="FontStyle11"/>
                <w:sz w:val="22"/>
              </w:rPr>
              <w:t>от 0,4 до 0,6</w:t>
            </w:r>
          </w:p>
        </w:tc>
        <w:tc>
          <w:tcPr>
            <w:tcW w:w="1385" w:type="dxa"/>
            <w:vAlign w:val="center"/>
          </w:tcPr>
          <w:p w:rsidR="00EC3DD9" w:rsidRPr="00A5746B" w:rsidRDefault="00EC3DD9" w:rsidP="0006129B">
            <w:pPr>
              <w:jc w:val="center"/>
              <w:rPr>
                <w:rStyle w:val="FontStyle11"/>
                <w:sz w:val="22"/>
              </w:rPr>
            </w:pPr>
            <w:r w:rsidRPr="00A5746B">
              <w:rPr>
                <w:rStyle w:val="FontStyle11"/>
                <w:sz w:val="22"/>
              </w:rPr>
              <w:t>1500</w:t>
            </w:r>
          </w:p>
        </w:tc>
        <w:tc>
          <w:tcPr>
            <w:tcW w:w="1664" w:type="dxa"/>
            <w:vAlign w:val="center"/>
          </w:tcPr>
          <w:p w:rsidR="00EC3DD9" w:rsidRPr="00A5746B" w:rsidRDefault="00EC3DD9" w:rsidP="0006129B">
            <w:pPr>
              <w:rPr>
                <w:rStyle w:val="FontStyle11"/>
                <w:sz w:val="22"/>
              </w:rPr>
            </w:pPr>
            <w:r w:rsidRPr="00A5746B">
              <w:rPr>
                <w:rStyle w:val="FontStyle11"/>
                <w:sz w:val="22"/>
              </w:rPr>
              <w:t>непосре</w:t>
            </w:r>
            <w:r w:rsidRPr="00A5746B">
              <w:rPr>
                <w:rStyle w:val="FontStyle11"/>
                <w:sz w:val="22"/>
              </w:rPr>
              <w:t>д</w:t>
            </w:r>
            <w:r w:rsidRPr="00A5746B">
              <w:rPr>
                <w:rStyle w:val="FontStyle11"/>
                <w:sz w:val="22"/>
              </w:rPr>
              <w:t>ственно за о</w:t>
            </w:r>
            <w:r w:rsidRPr="00A5746B">
              <w:rPr>
                <w:rStyle w:val="FontStyle11"/>
                <w:sz w:val="22"/>
              </w:rPr>
              <w:t>т</w:t>
            </w:r>
            <w:r w:rsidRPr="00A5746B">
              <w:rPr>
                <w:rStyle w:val="FontStyle11"/>
                <w:sz w:val="22"/>
              </w:rPr>
              <w:t>ветвлением, расстояние до ближайшей СЗ не более 1500 м</w:t>
            </w:r>
          </w:p>
        </w:tc>
        <w:tc>
          <w:tcPr>
            <w:tcW w:w="2168" w:type="dxa"/>
            <w:vAlign w:val="center"/>
          </w:tcPr>
          <w:p w:rsidR="00EC3DD9" w:rsidRPr="00A5746B" w:rsidRDefault="00EC3DD9" w:rsidP="0006129B">
            <w:pPr>
              <w:rPr>
                <w:rStyle w:val="FontStyle11"/>
                <w:sz w:val="22"/>
              </w:rPr>
            </w:pPr>
            <w:r w:rsidRPr="00A5746B">
              <w:rPr>
                <w:rStyle w:val="FontStyle11"/>
                <w:sz w:val="22"/>
              </w:rPr>
              <w:t>непосредственно за местом изменения диаметра, рассто</w:t>
            </w:r>
            <w:r w:rsidRPr="00A5746B">
              <w:rPr>
                <w:rStyle w:val="FontStyle11"/>
                <w:sz w:val="22"/>
              </w:rPr>
              <w:t>я</w:t>
            </w:r>
            <w:r w:rsidRPr="00A5746B">
              <w:rPr>
                <w:rStyle w:val="FontStyle11"/>
                <w:sz w:val="22"/>
              </w:rPr>
              <w:t xml:space="preserve">ние до ближайшей </w:t>
            </w:r>
            <w:r w:rsidRPr="00A5746B">
              <w:rPr>
                <w:sz w:val="22"/>
              </w:rPr>
              <w:t>СЗ</w:t>
            </w:r>
            <w:r w:rsidRPr="00A5746B">
              <w:rPr>
                <w:rStyle w:val="FontStyle11"/>
                <w:sz w:val="22"/>
              </w:rPr>
              <w:t xml:space="preserve"> не более 1000 м</w:t>
            </w:r>
          </w:p>
        </w:tc>
        <w:tc>
          <w:tcPr>
            <w:tcW w:w="2656" w:type="dxa"/>
            <w:vAlign w:val="center"/>
          </w:tcPr>
          <w:p w:rsidR="00EC3DD9" w:rsidRPr="00A5746B" w:rsidRDefault="00EC3DD9" w:rsidP="0006129B">
            <w:pPr>
              <w:rPr>
                <w:rStyle w:val="FontStyle11"/>
                <w:sz w:val="22"/>
              </w:rPr>
            </w:pPr>
            <w:r w:rsidRPr="00A5746B">
              <w:rPr>
                <w:rStyle w:val="FontStyle11"/>
                <w:sz w:val="22"/>
              </w:rPr>
              <w:t>непосредственно за о</w:t>
            </w:r>
            <w:r w:rsidRPr="00A5746B">
              <w:rPr>
                <w:rStyle w:val="FontStyle11"/>
                <w:sz w:val="22"/>
              </w:rPr>
              <w:t>т</w:t>
            </w:r>
            <w:r w:rsidRPr="00A5746B">
              <w:rPr>
                <w:rStyle w:val="FontStyle11"/>
                <w:sz w:val="22"/>
              </w:rPr>
              <w:t>ветвлением, на теплопр</w:t>
            </w:r>
            <w:r w:rsidRPr="00A5746B">
              <w:rPr>
                <w:rStyle w:val="FontStyle11"/>
                <w:sz w:val="22"/>
              </w:rPr>
              <w:t>о</w:t>
            </w:r>
            <w:r w:rsidRPr="00A5746B">
              <w:rPr>
                <w:rStyle w:val="FontStyle11"/>
                <w:sz w:val="22"/>
              </w:rPr>
              <w:t>воде меньшего диаметра, расстояние до ближа</w:t>
            </w:r>
            <w:r w:rsidRPr="00A5746B">
              <w:rPr>
                <w:rStyle w:val="FontStyle11"/>
                <w:sz w:val="22"/>
              </w:rPr>
              <w:t>й</w:t>
            </w:r>
            <w:r w:rsidRPr="00A5746B">
              <w:rPr>
                <w:rStyle w:val="FontStyle11"/>
                <w:sz w:val="22"/>
              </w:rPr>
              <w:t xml:space="preserve">шей </w:t>
            </w:r>
            <w:r w:rsidRPr="00A5746B">
              <w:rPr>
                <w:sz w:val="22"/>
              </w:rPr>
              <w:t>СЗ</w:t>
            </w:r>
            <w:r w:rsidRPr="00A5746B">
              <w:rPr>
                <w:rStyle w:val="FontStyle11"/>
                <w:sz w:val="22"/>
              </w:rPr>
              <w:t xml:space="preserve"> не более 1000 м</w:t>
            </w:r>
          </w:p>
        </w:tc>
      </w:tr>
      <w:tr w:rsidR="00873E8F" w:rsidRPr="00A5746B" w:rsidTr="00EC3DD9">
        <w:trPr>
          <w:cantSplit/>
          <w:jc w:val="center"/>
        </w:trPr>
        <w:tc>
          <w:tcPr>
            <w:tcW w:w="638" w:type="dxa"/>
            <w:vAlign w:val="center"/>
          </w:tcPr>
          <w:p w:rsidR="00EC3DD9" w:rsidRPr="00A5746B" w:rsidRDefault="00EC3DD9" w:rsidP="0006129B">
            <w:pPr>
              <w:jc w:val="center"/>
              <w:rPr>
                <w:rStyle w:val="FontStyle11"/>
                <w:sz w:val="22"/>
              </w:rPr>
            </w:pPr>
            <w:r w:rsidRPr="00A5746B">
              <w:rPr>
                <w:rStyle w:val="FontStyle11"/>
                <w:sz w:val="22"/>
              </w:rPr>
              <w:t>3</w:t>
            </w:r>
          </w:p>
        </w:tc>
        <w:tc>
          <w:tcPr>
            <w:tcW w:w="1564" w:type="dxa"/>
            <w:vAlign w:val="center"/>
          </w:tcPr>
          <w:p w:rsidR="00EC3DD9" w:rsidRPr="00A5746B" w:rsidRDefault="00EC3DD9" w:rsidP="0006129B">
            <w:pPr>
              <w:jc w:val="center"/>
              <w:rPr>
                <w:rStyle w:val="FontStyle11"/>
                <w:sz w:val="22"/>
              </w:rPr>
            </w:pPr>
            <w:r w:rsidRPr="00A5746B">
              <w:rPr>
                <w:rStyle w:val="FontStyle11"/>
                <w:sz w:val="22"/>
              </w:rPr>
              <w:t>от 0,6 до 0,9</w:t>
            </w:r>
          </w:p>
        </w:tc>
        <w:tc>
          <w:tcPr>
            <w:tcW w:w="1385" w:type="dxa"/>
            <w:vAlign w:val="center"/>
          </w:tcPr>
          <w:p w:rsidR="00EC3DD9" w:rsidRPr="00A5746B" w:rsidRDefault="00EC3DD9" w:rsidP="0006129B">
            <w:pPr>
              <w:jc w:val="center"/>
              <w:rPr>
                <w:rStyle w:val="FontStyle11"/>
                <w:sz w:val="22"/>
              </w:rPr>
            </w:pPr>
            <w:r w:rsidRPr="00A5746B">
              <w:rPr>
                <w:rStyle w:val="FontStyle11"/>
                <w:sz w:val="22"/>
              </w:rPr>
              <w:t>3000</w:t>
            </w:r>
          </w:p>
        </w:tc>
        <w:tc>
          <w:tcPr>
            <w:tcW w:w="1664" w:type="dxa"/>
            <w:vAlign w:val="center"/>
          </w:tcPr>
          <w:p w:rsidR="00EC3DD9" w:rsidRPr="00A5746B" w:rsidRDefault="00EC3DD9" w:rsidP="0006129B">
            <w:pPr>
              <w:rPr>
                <w:rStyle w:val="FontStyle11"/>
                <w:sz w:val="22"/>
              </w:rPr>
            </w:pPr>
            <w:r w:rsidRPr="00A5746B">
              <w:rPr>
                <w:rStyle w:val="FontStyle11"/>
                <w:sz w:val="22"/>
              </w:rPr>
              <w:t>непосре</w:t>
            </w:r>
            <w:r w:rsidRPr="00A5746B">
              <w:rPr>
                <w:rStyle w:val="FontStyle11"/>
                <w:sz w:val="22"/>
              </w:rPr>
              <w:t>д</w:t>
            </w:r>
            <w:r w:rsidRPr="00A5746B">
              <w:rPr>
                <w:rStyle w:val="FontStyle11"/>
                <w:sz w:val="22"/>
              </w:rPr>
              <w:t>ственно за о</w:t>
            </w:r>
            <w:r w:rsidRPr="00A5746B">
              <w:rPr>
                <w:rStyle w:val="FontStyle11"/>
                <w:sz w:val="22"/>
              </w:rPr>
              <w:t>т</w:t>
            </w:r>
            <w:r w:rsidRPr="00A5746B">
              <w:rPr>
                <w:rStyle w:val="FontStyle11"/>
                <w:sz w:val="22"/>
              </w:rPr>
              <w:t xml:space="preserve">ветвлением, расстояние до ближайшей </w:t>
            </w:r>
            <w:r w:rsidRPr="00A5746B">
              <w:rPr>
                <w:sz w:val="22"/>
              </w:rPr>
              <w:t xml:space="preserve">СЗ </w:t>
            </w:r>
            <w:r w:rsidRPr="00A5746B">
              <w:rPr>
                <w:rStyle w:val="FontStyle11"/>
                <w:sz w:val="22"/>
              </w:rPr>
              <w:t>не более 3000 м</w:t>
            </w:r>
          </w:p>
        </w:tc>
        <w:tc>
          <w:tcPr>
            <w:tcW w:w="2168" w:type="dxa"/>
            <w:vAlign w:val="center"/>
          </w:tcPr>
          <w:p w:rsidR="00EC3DD9" w:rsidRPr="00A5746B" w:rsidRDefault="00EC3DD9" w:rsidP="0006129B">
            <w:pPr>
              <w:rPr>
                <w:rStyle w:val="FontStyle11"/>
                <w:sz w:val="22"/>
              </w:rPr>
            </w:pPr>
            <w:r w:rsidRPr="00A5746B">
              <w:rPr>
                <w:rStyle w:val="FontStyle11"/>
                <w:sz w:val="22"/>
              </w:rPr>
              <w:t>непосредственно за местом изменения диаметра, рассто</w:t>
            </w:r>
            <w:r w:rsidRPr="00A5746B">
              <w:rPr>
                <w:rStyle w:val="FontStyle11"/>
                <w:sz w:val="22"/>
              </w:rPr>
              <w:t>я</w:t>
            </w:r>
            <w:r w:rsidRPr="00A5746B">
              <w:rPr>
                <w:rStyle w:val="FontStyle11"/>
                <w:sz w:val="22"/>
              </w:rPr>
              <w:t xml:space="preserve">ние до ближайшей </w:t>
            </w:r>
            <w:r w:rsidRPr="00A5746B">
              <w:rPr>
                <w:sz w:val="22"/>
              </w:rPr>
              <w:t>СЗ</w:t>
            </w:r>
            <w:r w:rsidRPr="00A5746B">
              <w:rPr>
                <w:rStyle w:val="FontStyle11"/>
                <w:sz w:val="22"/>
              </w:rPr>
              <w:t xml:space="preserve"> в соответствии с меньшим диаме</w:t>
            </w:r>
            <w:r w:rsidRPr="00A5746B">
              <w:rPr>
                <w:rStyle w:val="FontStyle11"/>
                <w:sz w:val="22"/>
              </w:rPr>
              <w:t>т</w:t>
            </w:r>
            <w:r w:rsidRPr="00A5746B">
              <w:rPr>
                <w:rStyle w:val="FontStyle11"/>
                <w:sz w:val="22"/>
              </w:rPr>
              <w:t>ром (не более 1000 м, 1500 м)</w:t>
            </w:r>
          </w:p>
        </w:tc>
        <w:tc>
          <w:tcPr>
            <w:tcW w:w="2656" w:type="dxa"/>
            <w:vAlign w:val="center"/>
          </w:tcPr>
          <w:p w:rsidR="00EC3DD9" w:rsidRPr="00A5746B" w:rsidRDefault="00EC3DD9" w:rsidP="0006129B">
            <w:pPr>
              <w:rPr>
                <w:rStyle w:val="FontStyle11"/>
                <w:sz w:val="22"/>
              </w:rPr>
            </w:pPr>
            <w:r w:rsidRPr="00A5746B">
              <w:rPr>
                <w:rStyle w:val="FontStyle11"/>
                <w:sz w:val="22"/>
              </w:rPr>
              <w:t>непосредственно за о</w:t>
            </w:r>
            <w:r w:rsidRPr="00A5746B">
              <w:rPr>
                <w:rStyle w:val="FontStyle11"/>
                <w:sz w:val="22"/>
              </w:rPr>
              <w:t>т</w:t>
            </w:r>
            <w:r w:rsidRPr="00A5746B">
              <w:rPr>
                <w:rStyle w:val="FontStyle11"/>
                <w:sz w:val="22"/>
              </w:rPr>
              <w:t>ветвлением, на теплопр</w:t>
            </w:r>
            <w:r w:rsidRPr="00A5746B">
              <w:rPr>
                <w:rStyle w:val="FontStyle11"/>
                <w:sz w:val="22"/>
              </w:rPr>
              <w:t>о</w:t>
            </w:r>
            <w:r w:rsidRPr="00A5746B">
              <w:rPr>
                <w:rStyle w:val="FontStyle11"/>
                <w:sz w:val="22"/>
              </w:rPr>
              <w:t>воде меньшего диаметра, расстояние до ближа</w:t>
            </w:r>
            <w:r w:rsidRPr="00A5746B">
              <w:rPr>
                <w:rStyle w:val="FontStyle11"/>
                <w:sz w:val="22"/>
              </w:rPr>
              <w:t>й</w:t>
            </w:r>
            <w:r w:rsidRPr="00A5746B">
              <w:rPr>
                <w:rStyle w:val="FontStyle11"/>
                <w:sz w:val="22"/>
              </w:rPr>
              <w:t xml:space="preserve">шей </w:t>
            </w:r>
            <w:r w:rsidRPr="00A5746B">
              <w:rPr>
                <w:sz w:val="22"/>
              </w:rPr>
              <w:t>СЗ</w:t>
            </w:r>
            <w:r w:rsidRPr="00A5746B">
              <w:rPr>
                <w:rStyle w:val="FontStyle11"/>
                <w:sz w:val="22"/>
              </w:rPr>
              <w:t xml:space="preserve"> в соответствии с меньшим диаметром</w:t>
            </w:r>
          </w:p>
          <w:p w:rsidR="00EC3DD9" w:rsidRPr="00A5746B" w:rsidRDefault="00EC3DD9" w:rsidP="0006129B">
            <w:pPr>
              <w:rPr>
                <w:rStyle w:val="FontStyle11"/>
                <w:sz w:val="22"/>
              </w:rPr>
            </w:pPr>
            <w:r w:rsidRPr="00A5746B">
              <w:rPr>
                <w:rStyle w:val="FontStyle11"/>
                <w:sz w:val="22"/>
              </w:rPr>
              <w:t>(не более 1000 м, 1500 м)</w:t>
            </w:r>
          </w:p>
        </w:tc>
      </w:tr>
      <w:tr w:rsidR="00EC3DD9" w:rsidRPr="00A5746B" w:rsidTr="00EC3DD9">
        <w:trPr>
          <w:cantSplit/>
          <w:jc w:val="center"/>
        </w:trPr>
        <w:tc>
          <w:tcPr>
            <w:tcW w:w="638" w:type="dxa"/>
            <w:vAlign w:val="center"/>
          </w:tcPr>
          <w:p w:rsidR="00EC3DD9" w:rsidRPr="00A5746B" w:rsidRDefault="00EC3DD9" w:rsidP="0006129B">
            <w:pPr>
              <w:jc w:val="center"/>
              <w:rPr>
                <w:rStyle w:val="FontStyle11"/>
                <w:sz w:val="22"/>
              </w:rPr>
            </w:pPr>
            <w:r w:rsidRPr="00A5746B">
              <w:rPr>
                <w:rStyle w:val="FontStyle11"/>
                <w:sz w:val="22"/>
              </w:rPr>
              <w:lastRenderedPageBreak/>
              <w:t>4</w:t>
            </w:r>
          </w:p>
        </w:tc>
        <w:tc>
          <w:tcPr>
            <w:tcW w:w="1564" w:type="dxa"/>
            <w:vAlign w:val="center"/>
          </w:tcPr>
          <w:p w:rsidR="00EC3DD9" w:rsidRPr="00A5746B" w:rsidRDefault="00EC3DD9" w:rsidP="0006129B">
            <w:pPr>
              <w:jc w:val="center"/>
              <w:rPr>
                <w:rStyle w:val="FontStyle11"/>
                <w:sz w:val="22"/>
              </w:rPr>
            </w:pPr>
            <w:r w:rsidRPr="00A5746B">
              <w:rPr>
                <w:rStyle w:val="FontStyle11"/>
                <w:sz w:val="22"/>
              </w:rPr>
              <w:t>более 0,9</w:t>
            </w:r>
          </w:p>
        </w:tc>
        <w:tc>
          <w:tcPr>
            <w:tcW w:w="1385" w:type="dxa"/>
            <w:vAlign w:val="center"/>
          </w:tcPr>
          <w:p w:rsidR="00EC3DD9" w:rsidRPr="00A5746B" w:rsidRDefault="00EC3DD9" w:rsidP="0006129B">
            <w:pPr>
              <w:jc w:val="center"/>
              <w:rPr>
                <w:rStyle w:val="FontStyle11"/>
                <w:sz w:val="22"/>
              </w:rPr>
            </w:pPr>
            <w:r w:rsidRPr="00A5746B">
              <w:rPr>
                <w:rStyle w:val="FontStyle11"/>
                <w:sz w:val="22"/>
              </w:rPr>
              <w:t>5000</w:t>
            </w:r>
          </w:p>
        </w:tc>
        <w:tc>
          <w:tcPr>
            <w:tcW w:w="1664" w:type="dxa"/>
            <w:vAlign w:val="center"/>
          </w:tcPr>
          <w:p w:rsidR="00EC3DD9" w:rsidRPr="00A5746B" w:rsidRDefault="00EC3DD9" w:rsidP="0006129B">
            <w:pPr>
              <w:rPr>
                <w:rStyle w:val="FontStyle11"/>
                <w:sz w:val="22"/>
              </w:rPr>
            </w:pPr>
            <w:r w:rsidRPr="00A5746B">
              <w:rPr>
                <w:rStyle w:val="FontStyle11"/>
                <w:sz w:val="22"/>
              </w:rPr>
              <w:t>непосре</w:t>
            </w:r>
            <w:r w:rsidRPr="00A5746B">
              <w:rPr>
                <w:rStyle w:val="FontStyle11"/>
                <w:sz w:val="22"/>
              </w:rPr>
              <w:t>д</w:t>
            </w:r>
            <w:r w:rsidRPr="00A5746B">
              <w:rPr>
                <w:rStyle w:val="FontStyle11"/>
                <w:sz w:val="22"/>
              </w:rPr>
              <w:t>ственно за о</w:t>
            </w:r>
            <w:r w:rsidRPr="00A5746B">
              <w:rPr>
                <w:rStyle w:val="FontStyle11"/>
                <w:sz w:val="22"/>
              </w:rPr>
              <w:t>т</w:t>
            </w:r>
            <w:r w:rsidRPr="00A5746B">
              <w:rPr>
                <w:rStyle w:val="FontStyle11"/>
                <w:sz w:val="22"/>
              </w:rPr>
              <w:t xml:space="preserve">ветвлением, расстояние до ближайшей </w:t>
            </w:r>
            <w:r w:rsidRPr="00A5746B">
              <w:rPr>
                <w:sz w:val="22"/>
              </w:rPr>
              <w:t xml:space="preserve">СЗ </w:t>
            </w:r>
            <w:r w:rsidRPr="00A5746B">
              <w:rPr>
                <w:rStyle w:val="FontStyle11"/>
                <w:sz w:val="22"/>
              </w:rPr>
              <w:t>не более 5000 м</w:t>
            </w:r>
          </w:p>
        </w:tc>
        <w:tc>
          <w:tcPr>
            <w:tcW w:w="2168" w:type="dxa"/>
            <w:vAlign w:val="center"/>
          </w:tcPr>
          <w:p w:rsidR="00EC3DD9" w:rsidRPr="00A5746B" w:rsidRDefault="00EC3DD9" w:rsidP="0006129B">
            <w:pPr>
              <w:rPr>
                <w:rStyle w:val="FontStyle11"/>
                <w:sz w:val="22"/>
              </w:rPr>
            </w:pPr>
            <w:r w:rsidRPr="00A5746B">
              <w:rPr>
                <w:rStyle w:val="FontStyle11"/>
                <w:sz w:val="22"/>
              </w:rPr>
              <w:t>непосредственно за местом изменения диаметра, рассто</w:t>
            </w:r>
            <w:r w:rsidRPr="00A5746B">
              <w:rPr>
                <w:rStyle w:val="FontStyle11"/>
                <w:sz w:val="22"/>
              </w:rPr>
              <w:t>я</w:t>
            </w:r>
            <w:r w:rsidRPr="00A5746B">
              <w:rPr>
                <w:rStyle w:val="FontStyle11"/>
                <w:sz w:val="22"/>
              </w:rPr>
              <w:t xml:space="preserve">ние до ближайшей </w:t>
            </w:r>
            <w:r w:rsidRPr="00A5746B">
              <w:rPr>
                <w:sz w:val="22"/>
              </w:rPr>
              <w:t>СЗ</w:t>
            </w:r>
            <w:r w:rsidRPr="00A5746B">
              <w:rPr>
                <w:rStyle w:val="FontStyle11"/>
                <w:sz w:val="22"/>
              </w:rPr>
              <w:t xml:space="preserve"> в соответствии с меньшим диаме</w:t>
            </w:r>
            <w:r w:rsidRPr="00A5746B">
              <w:rPr>
                <w:rStyle w:val="FontStyle11"/>
                <w:sz w:val="22"/>
              </w:rPr>
              <w:t>т</w:t>
            </w:r>
            <w:r w:rsidRPr="00A5746B">
              <w:rPr>
                <w:rStyle w:val="FontStyle11"/>
                <w:sz w:val="22"/>
              </w:rPr>
              <w:t>ром (не более 1000 м, 1500 м, 3000 м)</w:t>
            </w:r>
          </w:p>
        </w:tc>
        <w:tc>
          <w:tcPr>
            <w:tcW w:w="2656" w:type="dxa"/>
            <w:vAlign w:val="center"/>
          </w:tcPr>
          <w:p w:rsidR="00EC3DD9" w:rsidRPr="00A5746B" w:rsidRDefault="00EC3DD9" w:rsidP="0006129B">
            <w:pPr>
              <w:rPr>
                <w:rStyle w:val="FontStyle11"/>
                <w:sz w:val="22"/>
              </w:rPr>
            </w:pPr>
            <w:r w:rsidRPr="00A5746B">
              <w:rPr>
                <w:rStyle w:val="FontStyle11"/>
                <w:sz w:val="22"/>
              </w:rPr>
              <w:t>непосредственно за о</w:t>
            </w:r>
            <w:r w:rsidRPr="00A5746B">
              <w:rPr>
                <w:rStyle w:val="FontStyle11"/>
                <w:sz w:val="22"/>
              </w:rPr>
              <w:t>т</w:t>
            </w:r>
            <w:r w:rsidRPr="00A5746B">
              <w:rPr>
                <w:rStyle w:val="FontStyle11"/>
                <w:sz w:val="22"/>
              </w:rPr>
              <w:t>ветвлением, на теплопр</w:t>
            </w:r>
            <w:r w:rsidRPr="00A5746B">
              <w:rPr>
                <w:rStyle w:val="FontStyle11"/>
                <w:sz w:val="22"/>
              </w:rPr>
              <w:t>о</w:t>
            </w:r>
            <w:r w:rsidRPr="00A5746B">
              <w:rPr>
                <w:rStyle w:val="FontStyle11"/>
                <w:sz w:val="22"/>
              </w:rPr>
              <w:t>воде меньшего диаметра, расстояние до ближа</w:t>
            </w:r>
            <w:r w:rsidRPr="00A5746B">
              <w:rPr>
                <w:rStyle w:val="FontStyle11"/>
                <w:sz w:val="22"/>
              </w:rPr>
              <w:t>й</w:t>
            </w:r>
            <w:r w:rsidRPr="00A5746B">
              <w:rPr>
                <w:rStyle w:val="FontStyle11"/>
                <w:sz w:val="22"/>
              </w:rPr>
              <w:t xml:space="preserve">шей </w:t>
            </w:r>
            <w:r w:rsidRPr="00A5746B">
              <w:rPr>
                <w:sz w:val="22"/>
              </w:rPr>
              <w:t>СЗ</w:t>
            </w:r>
            <w:r w:rsidRPr="00A5746B">
              <w:rPr>
                <w:rStyle w:val="FontStyle11"/>
                <w:sz w:val="22"/>
              </w:rPr>
              <w:t xml:space="preserve"> в соответствии с меньшим диаметром (не более 1000 м, 1500 м, 3000 м)</w:t>
            </w:r>
          </w:p>
        </w:tc>
      </w:tr>
    </w:tbl>
    <w:p w:rsidR="00517EF6" w:rsidRPr="00A5746B" w:rsidRDefault="00517EF6" w:rsidP="0006129B">
      <w:pPr>
        <w:pStyle w:val="Style2"/>
        <w:widowControl/>
        <w:ind w:firstLine="567"/>
        <w:rPr>
          <w:rStyle w:val="FontStyle11"/>
          <w:sz w:val="24"/>
        </w:rPr>
      </w:pPr>
    </w:p>
    <w:p w:rsidR="00517EF6" w:rsidRPr="00A5746B" w:rsidRDefault="00517EF6" w:rsidP="0006129B">
      <w:pPr>
        <w:pStyle w:val="Style2"/>
        <w:widowControl/>
        <w:ind w:firstLine="567"/>
        <w:rPr>
          <w:rStyle w:val="FontStyle11"/>
          <w:sz w:val="24"/>
        </w:rPr>
      </w:pPr>
      <w:r w:rsidRPr="00A5746B">
        <w:rPr>
          <w:rStyle w:val="FontStyle11"/>
          <w:sz w:val="24"/>
        </w:rPr>
        <w:t>Если в результате анализа выявляется несоответствие принятым условиям, то в расчете среднего времени восстановления количество секционирующих задвижек и расстояние между ними условно принимается равным такому, при котором обеспечивается выполнение этих условий. Установка дополнительных задвижек включается в рекомендации.</w:t>
      </w:r>
    </w:p>
    <w:p w:rsidR="00517EF6" w:rsidRPr="00A5746B" w:rsidRDefault="00517EF6" w:rsidP="0006129B">
      <w:pPr>
        <w:pStyle w:val="Style2"/>
        <w:widowControl/>
        <w:ind w:firstLine="567"/>
        <w:rPr>
          <w:rStyle w:val="FontStyle11"/>
          <w:sz w:val="24"/>
        </w:rPr>
      </w:pPr>
    </w:p>
    <w:p w:rsidR="00517EF6" w:rsidRPr="00A5746B" w:rsidRDefault="00BC55C3" w:rsidP="0006129B">
      <w:pPr>
        <w:pStyle w:val="ab"/>
        <w:tabs>
          <w:tab w:val="left" w:pos="851"/>
        </w:tabs>
        <w:autoSpaceDE w:val="0"/>
        <w:autoSpaceDN w:val="0"/>
        <w:adjustRightInd w:val="0"/>
        <w:ind w:left="567"/>
        <w:rPr>
          <w:rStyle w:val="FontStyle11"/>
          <w:sz w:val="24"/>
          <w:szCs w:val="24"/>
        </w:rPr>
      </w:pPr>
      <w:r w:rsidRPr="00A5746B">
        <w:rPr>
          <w:rStyle w:val="FontStyle11"/>
          <w:sz w:val="24"/>
          <w:szCs w:val="24"/>
        </w:rPr>
        <w:t xml:space="preserve">4. </w:t>
      </w:r>
      <w:r w:rsidR="00517EF6" w:rsidRPr="00A5746B">
        <w:rPr>
          <w:rStyle w:val="FontStyle11"/>
          <w:sz w:val="24"/>
          <w:szCs w:val="24"/>
        </w:rPr>
        <w:t>Интенсивность восстановления элементов ТС</w:t>
      </w:r>
      <w:r w:rsidR="00517EF6" w:rsidRPr="00A5746B">
        <w:rPr>
          <w:szCs w:val="24"/>
        </w:rPr>
        <w:t>, 1/ч</w:t>
      </w:r>
      <w:r w:rsidR="00517EF6" w:rsidRPr="00A5746B">
        <w:rPr>
          <w:rStyle w:val="FontStyle11"/>
          <w:sz w:val="24"/>
          <w:szCs w:val="24"/>
        </w:rPr>
        <w:t>:</w:t>
      </w:r>
    </w:p>
    <w:tbl>
      <w:tblPr>
        <w:tblW w:w="0" w:type="auto"/>
        <w:jc w:val="center"/>
        <w:tblInd w:w="-996" w:type="dxa"/>
        <w:tblLook w:val="04A0" w:firstRow="1" w:lastRow="0" w:firstColumn="1" w:lastColumn="0" w:noHBand="0" w:noVBand="1"/>
      </w:tblPr>
      <w:tblGrid>
        <w:gridCol w:w="8424"/>
        <w:gridCol w:w="911"/>
      </w:tblGrid>
      <w:tr w:rsidR="00873E8F" w:rsidRPr="00A5746B" w:rsidTr="00D60195">
        <w:trPr>
          <w:trHeight w:val="689"/>
          <w:jc w:val="center"/>
        </w:trPr>
        <w:tc>
          <w:tcPr>
            <w:tcW w:w="8424" w:type="dxa"/>
            <w:vAlign w:val="center"/>
          </w:tcPr>
          <w:p w:rsidR="00517EF6" w:rsidRPr="00A5746B" w:rsidRDefault="00D224E5" w:rsidP="0006129B">
            <w:pPr>
              <w:pStyle w:val="ab"/>
              <w:jc w:val="center"/>
              <w:rPr>
                <w:szCs w:val="24"/>
              </w:rPr>
            </w:pPr>
            <m:oMathPara>
              <m:oMathParaPr>
                <m:jc m:val="center"/>
              </m:oMathParaPr>
              <m:oMath>
                <m:r>
                  <w:rPr>
                    <w:rFonts w:ascii="Cambria Math" w:hAnsi="Cambria Math"/>
                    <w:szCs w:val="24"/>
                  </w:rPr>
                  <m:t>μ</m:t>
                </m:r>
                <m:r>
                  <w:rPr>
                    <w:rFonts w:ascii="Cambria Math"/>
                    <w:szCs w:val="24"/>
                  </w:rPr>
                  <m:t>=</m:t>
                </m:r>
                <m:f>
                  <m:fPr>
                    <m:ctrlPr>
                      <w:rPr>
                        <w:rFonts w:ascii="Cambria Math" w:hAnsi="Cambria Math"/>
                        <w:i/>
                        <w:szCs w:val="24"/>
                      </w:rPr>
                    </m:ctrlPr>
                  </m:fPr>
                  <m:num>
                    <m:r>
                      <w:rPr>
                        <w:rFonts w:ascii="Cambria Math"/>
                        <w:szCs w:val="24"/>
                      </w:rPr>
                      <m:t>1</m:t>
                    </m:r>
                  </m:num>
                  <m:den>
                    <m:sSup>
                      <m:sSupPr>
                        <m:ctrlPr>
                          <w:rPr>
                            <w:rFonts w:ascii="Cambria Math" w:hAnsi="Cambria Math"/>
                            <w:i/>
                            <w:szCs w:val="24"/>
                          </w:rPr>
                        </m:ctrlPr>
                      </m:sSupPr>
                      <m:e>
                        <m:r>
                          <w:rPr>
                            <w:rFonts w:ascii="Cambria Math" w:hAnsi="Cambria Math"/>
                            <w:szCs w:val="24"/>
                            <w:lang w:val="en-US"/>
                          </w:rPr>
                          <m:t>z</m:t>
                        </m:r>
                      </m:e>
                      <m:sup>
                        <m:r>
                          <w:rPr>
                            <w:rFonts w:ascii="Cambria Math" w:hAnsi="Cambria Math"/>
                            <w:szCs w:val="24"/>
                          </w:rPr>
                          <m:t>в</m:t>
                        </m:r>
                      </m:sup>
                    </m:sSup>
                  </m:den>
                </m:f>
              </m:oMath>
            </m:oMathPara>
          </w:p>
        </w:tc>
        <w:tc>
          <w:tcPr>
            <w:tcW w:w="911" w:type="dxa"/>
            <w:vAlign w:val="center"/>
          </w:tcPr>
          <w:p w:rsidR="00517EF6" w:rsidRPr="00A5746B" w:rsidRDefault="00517EF6" w:rsidP="0006129B">
            <w:pPr>
              <w:pStyle w:val="ab"/>
              <w:jc w:val="center"/>
              <w:rPr>
                <w:szCs w:val="24"/>
              </w:rPr>
            </w:pPr>
            <w:bookmarkStart w:id="112" w:name="_Ref374096694"/>
            <w:r w:rsidRPr="00A5746B">
              <w:rPr>
                <w:szCs w:val="24"/>
              </w:rPr>
              <w:t>(</w:t>
            </w:r>
            <w:r w:rsidR="008A3CE6" w:rsidRPr="00A5746B">
              <w:rPr>
                <w:rStyle w:val="FontStyle11"/>
                <w:sz w:val="24"/>
                <w:szCs w:val="24"/>
              </w:rPr>
              <w:fldChar w:fldCharType="begin"/>
            </w:r>
            <w:r w:rsidRPr="00A5746B">
              <w:rPr>
                <w:rStyle w:val="FontStyle11"/>
                <w:sz w:val="24"/>
                <w:szCs w:val="24"/>
              </w:rPr>
              <w:instrText xml:space="preserve"> SEQ Список_формул \* ARABIC </w:instrText>
            </w:r>
            <w:r w:rsidR="008A3CE6" w:rsidRPr="00A5746B">
              <w:rPr>
                <w:rStyle w:val="FontStyle11"/>
                <w:sz w:val="24"/>
                <w:szCs w:val="24"/>
              </w:rPr>
              <w:fldChar w:fldCharType="separate"/>
            </w:r>
            <w:r w:rsidR="00743685" w:rsidRPr="00A5746B">
              <w:rPr>
                <w:rStyle w:val="FontStyle11"/>
                <w:noProof/>
                <w:sz w:val="24"/>
                <w:szCs w:val="24"/>
              </w:rPr>
              <w:t>5</w:t>
            </w:r>
            <w:r w:rsidR="008A3CE6" w:rsidRPr="00A5746B">
              <w:rPr>
                <w:rStyle w:val="FontStyle11"/>
                <w:sz w:val="24"/>
                <w:szCs w:val="24"/>
              </w:rPr>
              <w:fldChar w:fldCharType="end"/>
            </w:r>
            <w:r w:rsidRPr="00A5746B">
              <w:rPr>
                <w:szCs w:val="24"/>
              </w:rPr>
              <w:t>)</w:t>
            </w:r>
            <w:bookmarkEnd w:id="112"/>
          </w:p>
        </w:tc>
      </w:tr>
    </w:tbl>
    <w:p w:rsidR="00517EF6" w:rsidRPr="00A5746B" w:rsidRDefault="00BC55C3" w:rsidP="0006129B">
      <w:pPr>
        <w:pStyle w:val="Style2"/>
        <w:widowControl/>
        <w:tabs>
          <w:tab w:val="left" w:pos="851"/>
        </w:tabs>
        <w:ind w:left="567"/>
        <w:rPr>
          <w:rStyle w:val="FontStyle11"/>
          <w:sz w:val="24"/>
        </w:rPr>
      </w:pPr>
      <w:r w:rsidRPr="00A5746B">
        <w:rPr>
          <w:rStyle w:val="FontStyle11"/>
          <w:sz w:val="24"/>
        </w:rPr>
        <w:t xml:space="preserve">5. </w:t>
      </w:r>
      <w:r w:rsidR="00517EF6" w:rsidRPr="00A5746B">
        <w:rPr>
          <w:rStyle w:val="FontStyle11"/>
          <w:sz w:val="24"/>
        </w:rPr>
        <w:t>Стационарная вероятность рабочего состояния сети:</w:t>
      </w:r>
    </w:p>
    <w:tbl>
      <w:tblPr>
        <w:tblW w:w="0" w:type="auto"/>
        <w:jc w:val="center"/>
        <w:tblInd w:w="261" w:type="dxa"/>
        <w:tblLook w:val="04A0" w:firstRow="1" w:lastRow="0" w:firstColumn="1" w:lastColumn="0" w:noHBand="0" w:noVBand="1"/>
      </w:tblPr>
      <w:tblGrid>
        <w:gridCol w:w="8419"/>
        <w:gridCol w:w="891"/>
      </w:tblGrid>
      <w:tr w:rsidR="00873E8F" w:rsidRPr="00A5746B" w:rsidTr="00D60195">
        <w:trPr>
          <w:trHeight w:val="1020"/>
          <w:jc w:val="center"/>
        </w:trPr>
        <w:tc>
          <w:tcPr>
            <w:tcW w:w="8419" w:type="dxa"/>
            <w:vAlign w:val="center"/>
          </w:tcPr>
          <w:p w:rsidR="00517EF6" w:rsidRPr="00A5746B" w:rsidRDefault="00A06375" w:rsidP="0006129B">
            <w:pPr>
              <w:pStyle w:val="ab"/>
              <w:ind w:left="721" w:hanging="721"/>
              <w:jc w:val="center"/>
              <w:rPr>
                <w:szCs w:val="24"/>
              </w:rPr>
            </w:pPr>
            <m:oMathPara>
              <m:oMath>
                <m:sSub>
                  <m:sSubPr>
                    <m:ctrlPr>
                      <w:rPr>
                        <w:rFonts w:ascii="Cambria Math" w:hAnsi="Cambria Math"/>
                        <w:i/>
                        <w:szCs w:val="24"/>
                      </w:rPr>
                    </m:ctrlPr>
                  </m:sSubPr>
                  <m:e>
                    <m:r>
                      <w:rPr>
                        <w:rFonts w:ascii="Cambria Math" w:hAnsi="Cambria Math"/>
                        <w:szCs w:val="24"/>
                        <w:lang w:val="en-US"/>
                      </w:rPr>
                      <m:t>p</m:t>
                    </m:r>
                  </m:e>
                  <m:sub>
                    <m:r>
                      <w:rPr>
                        <w:rFonts w:ascii="Cambria Math"/>
                        <w:szCs w:val="24"/>
                      </w:rPr>
                      <m:t>0</m:t>
                    </m:r>
                  </m:sub>
                </m:sSub>
                <m:r>
                  <w:rPr>
                    <w:rFonts w:ascii="Cambria Math"/>
                    <w:szCs w:val="24"/>
                  </w:rPr>
                  <m:t>=</m:t>
                </m:r>
                <m:sSup>
                  <m:sSupPr>
                    <m:ctrlPr>
                      <w:rPr>
                        <w:rFonts w:ascii="Cambria Math" w:hAnsi="Cambria Math"/>
                        <w:i/>
                        <w:szCs w:val="24"/>
                      </w:rPr>
                    </m:ctrlPr>
                  </m:sSupPr>
                  <m:e>
                    <m:d>
                      <m:dPr>
                        <m:ctrlPr>
                          <w:rPr>
                            <w:rFonts w:ascii="Cambria Math" w:hAnsi="Cambria Math"/>
                            <w:i/>
                            <w:szCs w:val="24"/>
                          </w:rPr>
                        </m:ctrlPr>
                      </m:dPr>
                      <m:e>
                        <m:r>
                          <w:rPr>
                            <w:rFonts w:ascii="Cambria Math"/>
                            <w:szCs w:val="24"/>
                          </w:rPr>
                          <m:t>1+</m:t>
                        </m:r>
                        <m:nary>
                          <m:naryPr>
                            <m:chr m:val="∑"/>
                            <m:limLoc m:val="undOvr"/>
                            <m:ctrlPr>
                              <w:rPr>
                                <w:rFonts w:ascii="Cambria Math" w:hAnsi="Cambria Math"/>
                                <w:i/>
                                <w:szCs w:val="24"/>
                              </w:rPr>
                            </m:ctrlPr>
                          </m:naryPr>
                          <m:sub>
                            <m:r>
                              <w:rPr>
                                <w:rFonts w:ascii="Cambria Math" w:hAnsi="Cambria Math"/>
                                <w:szCs w:val="24"/>
                                <w:lang w:val="en-US"/>
                              </w:rPr>
                              <m:t>i</m:t>
                            </m:r>
                            <m:r>
                              <w:rPr>
                                <w:rFonts w:ascii="Cambria Math"/>
                                <w:szCs w:val="24"/>
                              </w:rPr>
                              <m:t>=1</m:t>
                            </m:r>
                          </m:sub>
                          <m:sup>
                            <m:r>
                              <w:rPr>
                                <w:rFonts w:ascii="Cambria Math" w:hAnsi="Cambria Math"/>
                                <w:szCs w:val="24"/>
                                <w:lang w:val="en-US"/>
                              </w:rPr>
                              <m:t>N</m:t>
                            </m:r>
                          </m:sup>
                          <m:e>
                            <m:f>
                              <m:fPr>
                                <m:ctrlPr>
                                  <w:rPr>
                                    <w:rFonts w:ascii="Cambria Math" w:hAnsi="Cambria Math"/>
                                    <w:i/>
                                    <w:szCs w:val="24"/>
                                  </w:rPr>
                                </m:ctrlPr>
                              </m:fPr>
                              <m:num>
                                <m:sSub>
                                  <m:sSubPr>
                                    <m:ctrlPr>
                                      <w:rPr>
                                        <w:rFonts w:ascii="Cambria Math" w:hAnsi="Cambria Math"/>
                                        <w:i/>
                                        <w:szCs w:val="24"/>
                                      </w:rPr>
                                    </m:ctrlPr>
                                  </m:sSubPr>
                                  <m:e>
                                    <m:r>
                                      <w:rPr>
                                        <w:rFonts w:ascii="Cambria Math" w:hAnsi="Cambria Math"/>
                                        <w:szCs w:val="24"/>
                                      </w:rPr>
                                      <m:t>ω</m:t>
                                    </m:r>
                                  </m:e>
                                  <m:sub>
                                    <m:r>
                                      <w:rPr>
                                        <w:rFonts w:ascii="Cambria Math" w:hAnsi="Cambria Math"/>
                                        <w:szCs w:val="24"/>
                                        <w:lang w:val="en-US"/>
                                      </w:rPr>
                                      <m:t>i</m:t>
                                    </m:r>
                                  </m:sub>
                                </m:sSub>
                              </m:num>
                              <m:den>
                                <m:sSub>
                                  <m:sSubPr>
                                    <m:ctrlPr>
                                      <w:rPr>
                                        <w:rFonts w:ascii="Cambria Math" w:hAnsi="Cambria Math"/>
                                        <w:i/>
                                        <w:szCs w:val="24"/>
                                      </w:rPr>
                                    </m:ctrlPr>
                                  </m:sSubPr>
                                  <m:e>
                                    <m:r>
                                      <w:rPr>
                                        <w:rFonts w:ascii="Cambria Math" w:hAnsi="Cambria Math"/>
                                        <w:szCs w:val="24"/>
                                      </w:rPr>
                                      <m:t>μ</m:t>
                                    </m:r>
                                  </m:e>
                                  <m:sub>
                                    <m:r>
                                      <w:rPr>
                                        <w:rFonts w:ascii="Cambria Math" w:hAnsi="Cambria Math"/>
                                        <w:szCs w:val="24"/>
                                        <w:lang w:val="en-US"/>
                                      </w:rPr>
                                      <m:t>i</m:t>
                                    </m:r>
                                  </m:sub>
                                </m:sSub>
                              </m:den>
                            </m:f>
                          </m:e>
                        </m:nary>
                      </m:e>
                    </m:d>
                  </m:e>
                  <m:sup>
                    <m:r>
                      <w:rPr>
                        <w:rFonts w:ascii="Cambria Math" w:hAnsi="Cambria Math"/>
                        <w:szCs w:val="24"/>
                      </w:rPr>
                      <m:t>-</m:t>
                    </m:r>
                    <m:r>
                      <w:rPr>
                        <w:rFonts w:ascii="Cambria Math"/>
                        <w:szCs w:val="24"/>
                      </w:rPr>
                      <m:t>1</m:t>
                    </m:r>
                  </m:sup>
                </m:sSup>
              </m:oMath>
            </m:oMathPara>
          </w:p>
        </w:tc>
        <w:tc>
          <w:tcPr>
            <w:tcW w:w="891" w:type="dxa"/>
            <w:vAlign w:val="center"/>
          </w:tcPr>
          <w:p w:rsidR="00517EF6" w:rsidRPr="00A5746B" w:rsidRDefault="00517EF6" w:rsidP="0006129B">
            <w:pPr>
              <w:pStyle w:val="ab"/>
              <w:jc w:val="center"/>
              <w:rPr>
                <w:szCs w:val="24"/>
              </w:rPr>
            </w:pPr>
            <w:bookmarkStart w:id="113" w:name="_Ref374096704"/>
            <w:r w:rsidRPr="00A5746B">
              <w:rPr>
                <w:szCs w:val="24"/>
              </w:rPr>
              <w:t>(</w:t>
            </w:r>
            <w:r w:rsidR="008A3CE6" w:rsidRPr="00A5746B">
              <w:rPr>
                <w:rStyle w:val="FontStyle11"/>
                <w:sz w:val="24"/>
                <w:szCs w:val="24"/>
              </w:rPr>
              <w:fldChar w:fldCharType="begin"/>
            </w:r>
            <w:r w:rsidRPr="00A5746B">
              <w:rPr>
                <w:rStyle w:val="FontStyle11"/>
                <w:sz w:val="24"/>
                <w:szCs w:val="24"/>
              </w:rPr>
              <w:instrText xml:space="preserve"> SEQ Список_формул \* ARABIC </w:instrText>
            </w:r>
            <w:r w:rsidR="008A3CE6" w:rsidRPr="00A5746B">
              <w:rPr>
                <w:rStyle w:val="FontStyle11"/>
                <w:sz w:val="24"/>
                <w:szCs w:val="24"/>
              </w:rPr>
              <w:fldChar w:fldCharType="separate"/>
            </w:r>
            <w:r w:rsidR="00743685" w:rsidRPr="00A5746B">
              <w:rPr>
                <w:rStyle w:val="FontStyle11"/>
                <w:noProof/>
                <w:sz w:val="24"/>
                <w:szCs w:val="24"/>
              </w:rPr>
              <w:t>6</w:t>
            </w:r>
            <w:r w:rsidR="008A3CE6" w:rsidRPr="00A5746B">
              <w:rPr>
                <w:rStyle w:val="FontStyle11"/>
                <w:sz w:val="24"/>
                <w:szCs w:val="24"/>
              </w:rPr>
              <w:fldChar w:fldCharType="end"/>
            </w:r>
            <w:r w:rsidRPr="00A5746B">
              <w:rPr>
                <w:szCs w:val="24"/>
              </w:rPr>
              <w:t>)</w:t>
            </w:r>
            <w:bookmarkEnd w:id="113"/>
          </w:p>
        </w:tc>
      </w:tr>
    </w:tbl>
    <w:p w:rsidR="00517EF6" w:rsidRPr="00A5746B" w:rsidRDefault="00517EF6" w:rsidP="0006129B">
      <w:pPr>
        <w:pStyle w:val="Style2"/>
        <w:widowControl/>
        <w:rPr>
          <w:i/>
        </w:rPr>
      </w:pPr>
      <w:r w:rsidRPr="00A5746B">
        <w:rPr>
          <w:rStyle w:val="FontStyle11"/>
          <w:sz w:val="24"/>
        </w:rPr>
        <w:t>где</w:t>
      </w:r>
      <w:r w:rsidRPr="00A5746B">
        <w:rPr>
          <w:i/>
        </w:rPr>
        <w:t xml:space="preserve"> </w:t>
      </w:r>
      <w:r w:rsidRPr="00A5746B">
        <w:rPr>
          <w:i/>
          <w:lang w:val="en-US"/>
        </w:rPr>
        <w:t>N</w:t>
      </w:r>
      <w:r w:rsidRPr="00A5746B">
        <w:rPr>
          <w:rStyle w:val="FontStyle11"/>
          <w:sz w:val="24"/>
        </w:rPr>
        <w:t xml:space="preserve"> – число элементов ТС.</w:t>
      </w:r>
    </w:p>
    <w:p w:rsidR="00517EF6" w:rsidRPr="00A5746B" w:rsidRDefault="00BC55C3" w:rsidP="0006129B">
      <w:pPr>
        <w:pStyle w:val="ab"/>
        <w:tabs>
          <w:tab w:val="left" w:pos="851"/>
        </w:tabs>
        <w:autoSpaceDE w:val="0"/>
        <w:autoSpaceDN w:val="0"/>
        <w:adjustRightInd w:val="0"/>
        <w:ind w:left="567"/>
        <w:rPr>
          <w:rStyle w:val="FontStyle11"/>
          <w:sz w:val="24"/>
          <w:szCs w:val="24"/>
        </w:rPr>
      </w:pPr>
      <w:r w:rsidRPr="00A5746B">
        <w:rPr>
          <w:rStyle w:val="FontStyle11"/>
          <w:sz w:val="24"/>
          <w:szCs w:val="24"/>
        </w:rPr>
        <w:t xml:space="preserve">6. </w:t>
      </w:r>
      <w:r w:rsidR="00517EF6" w:rsidRPr="00A5746B">
        <w:rPr>
          <w:rStyle w:val="FontStyle11"/>
          <w:sz w:val="24"/>
          <w:szCs w:val="24"/>
        </w:rPr>
        <w:t xml:space="preserve">Вероятность состояния сети, соответствующая отказу </w:t>
      </w:r>
      <w:r w:rsidR="008D47CF" w:rsidRPr="00A5746B">
        <w:rPr>
          <w:i/>
          <w:szCs w:val="24"/>
          <w:lang w:val="en-US"/>
        </w:rPr>
        <w:t>f</w:t>
      </w:r>
      <w:r w:rsidR="008D47CF" w:rsidRPr="00A5746B">
        <w:rPr>
          <w:szCs w:val="24"/>
        </w:rPr>
        <w:t xml:space="preserve">-го </w:t>
      </w:r>
      <w:r w:rsidR="00517EF6" w:rsidRPr="00A5746B">
        <w:rPr>
          <w:rStyle w:val="FontStyle11"/>
          <w:sz w:val="24"/>
          <w:szCs w:val="24"/>
        </w:rPr>
        <w:t>элемента:</w:t>
      </w:r>
    </w:p>
    <w:tbl>
      <w:tblPr>
        <w:tblW w:w="9307" w:type="dxa"/>
        <w:jc w:val="center"/>
        <w:tblInd w:w="745" w:type="dxa"/>
        <w:tblLook w:val="04A0" w:firstRow="1" w:lastRow="0" w:firstColumn="1" w:lastColumn="0" w:noHBand="0" w:noVBand="1"/>
      </w:tblPr>
      <w:tblGrid>
        <w:gridCol w:w="8556"/>
        <w:gridCol w:w="751"/>
      </w:tblGrid>
      <w:tr w:rsidR="00873E8F" w:rsidRPr="00A5746B" w:rsidTr="00D60195">
        <w:trPr>
          <w:trHeight w:val="559"/>
          <w:jc w:val="center"/>
        </w:trPr>
        <w:tc>
          <w:tcPr>
            <w:tcW w:w="8556" w:type="dxa"/>
            <w:vAlign w:val="center"/>
          </w:tcPr>
          <w:p w:rsidR="00517EF6" w:rsidRPr="00A5746B" w:rsidRDefault="00A06375" w:rsidP="0006129B">
            <w:pPr>
              <w:pStyle w:val="ab"/>
              <w:ind w:left="719" w:hanging="719"/>
              <w:jc w:val="center"/>
              <w:rPr>
                <w:szCs w:val="24"/>
              </w:rPr>
            </w:pPr>
            <m:oMathPara>
              <m:oMathParaPr>
                <m:jc m:val="center"/>
              </m:oMathParaPr>
              <m:oMath>
                <m:sSub>
                  <m:sSubPr>
                    <m:ctrlPr>
                      <w:rPr>
                        <w:rFonts w:ascii="Cambria Math" w:hAnsi="Cambria Math"/>
                        <w:i/>
                        <w:szCs w:val="24"/>
                      </w:rPr>
                    </m:ctrlPr>
                  </m:sSubPr>
                  <m:e>
                    <m:r>
                      <w:rPr>
                        <w:rFonts w:ascii="Cambria Math" w:hAnsi="Cambria Math"/>
                        <w:szCs w:val="24"/>
                        <w:lang w:val="en-US"/>
                      </w:rPr>
                      <m:t>p</m:t>
                    </m:r>
                  </m:e>
                  <m:sub>
                    <m:r>
                      <w:rPr>
                        <w:rFonts w:ascii="Cambria Math" w:hAnsi="Cambria Math"/>
                        <w:szCs w:val="24"/>
                        <w:lang w:val="en-US"/>
                      </w:rPr>
                      <m:t>f</m:t>
                    </m:r>
                  </m:sub>
                </m:sSub>
                <m:r>
                  <w:rPr>
                    <w:rFonts w:ascii="Cambria Math"/>
                    <w:szCs w:val="24"/>
                  </w:rPr>
                  <m:t>=</m:t>
                </m:r>
                <m:f>
                  <m:fPr>
                    <m:ctrlPr>
                      <w:rPr>
                        <w:rFonts w:ascii="Cambria Math" w:hAnsi="Cambria Math"/>
                        <w:i/>
                        <w:szCs w:val="24"/>
                      </w:rPr>
                    </m:ctrlPr>
                  </m:fPr>
                  <m:num>
                    <m:sSub>
                      <m:sSubPr>
                        <m:ctrlPr>
                          <w:rPr>
                            <w:rFonts w:ascii="Cambria Math" w:hAnsi="Cambria Math"/>
                            <w:i/>
                            <w:szCs w:val="24"/>
                          </w:rPr>
                        </m:ctrlPr>
                      </m:sSubPr>
                      <m:e>
                        <m:r>
                          <w:rPr>
                            <w:rFonts w:ascii="Cambria Math" w:hAnsi="Cambria Math"/>
                            <w:szCs w:val="24"/>
                          </w:rPr>
                          <m:t>ω</m:t>
                        </m:r>
                      </m:e>
                      <m:sub>
                        <m:r>
                          <w:rPr>
                            <w:rFonts w:ascii="Cambria Math" w:hAnsi="Cambria Math"/>
                            <w:szCs w:val="24"/>
                            <w:lang w:val="en-US"/>
                          </w:rPr>
                          <m:t>f</m:t>
                        </m:r>
                      </m:sub>
                    </m:sSub>
                  </m:num>
                  <m:den>
                    <m:sSub>
                      <m:sSubPr>
                        <m:ctrlPr>
                          <w:rPr>
                            <w:rFonts w:ascii="Cambria Math" w:hAnsi="Cambria Math"/>
                            <w:i/>
                            <w:szCs w:val="24"/>
                          </w:rPr>
                        </m:ctrlPr>
                      </m:sSubPr>
                      <m:e>
                        <m:r>
                          <w:rPr>
                            <w:rFonts w:ascii="Cambria Math" w:hAnsi="Cambria Math"/>
                            <w:szCs w:val="24"/>
                          </w:rPr>
                          <m:t>μ</m:t>
                        </m:r>
                      </m:e>
                      <m:sub>
                        <m:r>
                          <w:rPr>
                            <w:rFonts w:ascii="Cambria Math" w:hAnsi="Cambria Math"/>
                            <w:szCs w:val="24"/>
                            <w:lang w:val="en-US"/>
                          </w:rPr>
                          <m:t>f</m:t>
                        </m:r>
                      </m:sub>
                    </m:sSub>
                  </m:den>
                </m:f>
                <m:r>
                  <w:rPr>
                    <w:rFonts w:ascii="Cambria Math"/>
                    <w:szCs w:val="24"/>
                  </w:rPr>
                  <m:t xml:space="preserve"> </m:t>
                </m:r>
                <m:r>
                  <w:rPr>
                    <w:rFonts w:ascii="Cambria Math" w:hAnsi="Cambria Math"/>
                    <w:szCs w:val="24"/>
                  </w:rPr>
                  <m:t>∙</m:t>
                </m:r>
                <m:sSub>
                  <m:sSubPr>
                    <m:ctrlPr>
                      <w:rPr>
                        <w:rFonts w:ascii="Cambria Math" w:hAnsi="Cambria Math"/>
                        <w:i/>
                        <w:szCs w:val="24"/>
                      </w:rPr>
                    </m:ctrlPr>
                  </m:sSubPr>
                  <m:e>
                    <m:r>
                      <w:rPr>
                        <w:rFonts w:ascii="Cambria Math" w:hAnsi="Cambria Math"/>
                        <w:szCs w:val="24"/>
                        <w:lang w:val="en-US"/>
                      </w:rPr>
                      <m:t>p</m:t>
                    </m:r>
                  </m:e>
                  <m:sub>
                    <m:r>
                      <w:rPr>
                        <w:rFonts w:ascii="Cambria Math"/>
                        <w:szCs w:val="24"/>
                      </w:rPr>
                      <m:t>0</m:t>
                    </m:r>
                  </m:sub>
                </m:sSub>
              </m:oMath>
            </m:oMathPara>
          </w:p>
        </w:tc>
        <w:tc>
          <w:tcPr>
            <w:tcW w:w="751" w:type="dxa"/>
            <w:vAlign w:val="center"/>
          </w:tcPr>
          <w:p w:rsidR="00517EF6" w:rsidRPr="00A5746B" w:rsidRDefault="00517EF6" w:rsidP="0006129B">
            <w:pPr>
              <w:pStyle w:val="ab"/>
              <w:jc w:val="center"/>
              <w:rPr>
                <w:szCs w:val="24"/>
              </w:rPr>
            </w:pPr>
            <w:bookmarkStart w:id="114" w:name="_Ref374096712"/>
            <w:r w:rsidRPr="00A5746B">
              <w:rPr>
                <w:szCs w:val="24"/>
              </w:rPr>
              <w:t>(</w:t>
            </w:r>
            <w:r w:rsidR="008A3CE6" w:rsidRPr="00A5746B">
              <w:rPr>
                <w:szCs w:val="24"/>
              </w:rPr>
              <w:fldChar w:fldCharType="begin"/>
            </w:r>
            <w:r w:rsidRPr="00A5746B">
              <w:rPr>
                <w:szCs w:val="24"/>
              </w:rPr>
              <w:instrText xml:space="preserve"> SEQ Список_формул \* ARABIC </w:instrText>
            </w:r>
            <w:r w:rsidR="008A3CE6" w:rsidRPr="00A5746B">
              <w:rPr>
                <w:szCs w:val="24"/>
              </w:rPr>
              <w:fldChar w:fldCharType="separate"/>
            </w:r>
            <w:r w:rsidR="00743685" w:rsidRPr="00A5746B">
              <w:rPr>
                <w:noProof/>
                <w:szCs w:val="24"/>
              </w:rPr>
              <w:t>7</w:t>
            </w:r>
            <w:r w:rsidR="008A3CE6" w:rsidRPr="00A5746B">
              <w:rPr>
                <w:szCs w:val="24"/>
              </w:rPr>
              <w:fldChar w:fldCharType="end"/>
            </w:r>
            <w:r w:rsidRPr="00A5746B">
              <w:rPr>
                <w:szCs w:val="24"/>
              </w:rPr>
              <w:t>)</w:t>
            </w:r>
            <w:bookmarkEnd w:id="114"/>
          </w:p>
        </w:tc>
      </w:tr>
    </w:tbl>
    <w:p w:rsidR="00517EF6" w:rsidRPr="00A5746B" w:rsidRDefault="00BC55C3" w:rsidP="0006129B">
      <w:pPr>
        <w:pStyle w:val="ab"/>
        <w:tabs>
          <w:tab w:val="left" w:pos="851"/>
        </w:tabs>
        <w:autoSpaceDE w:val="0"/>
        <w:autoSpaceDN w:val="0"/>
        <w:adjustRightInd w:val="0"/>
        <w:ind w:left="567"/>
        <w:rPr>
          <w:szCs w:val="24"/>
        </w:rPr>
      </w:pPr>
      <w:r w:rsidRPr="00A5746B">
        <w:rPr>
          <w:szCs w:val="24"/>
        </w:rPr>
        <w:t xml:space="preserve">7. </w:t>
      </w:r>
      <w:r w:rsidR="00517EF6" w:rsidRPr="00A5746B">
        <w:rPr>
          <w:szCs w:val="24"/>
        </w:rPr>
        <w:t xml:space="preserve">Температура воздуха в здании </w:t>
      </w:r>
      <w:r w:rsidR="00517EF6" w:rsidRPr="00A5746B">
        <w:rPr>
          <w:i/>
          <w:szCs w:val="24"/>
          <w:lang w:val="en-US"/>
        </w:rPr>
        <w:t>j</w:t>
      </w:r>
      <w:r w:rsidR="00517EF6" w:rsidRPr="00A5746B">
        <w:rPr>
          <w:szCs w:val="24"/>
        </w:rPr>
        <w:t xml:space="preserve">-го потребителя в конце периода восстановления </w:t>
      </w:r>
      <w:r w:rsidR="00517EF6" w:rsidRPr="00A5746B">
        <w:rPr>
          <w:i/>
          <w:szCs w:val="24"/>
          <w:lang w:val="en-US"/>
        </w:rPr>
        <w:t>f</w:t>
      </w:r>
      <w:r w:rsidR="00517EF6" w:rsidRPr="00A5746B">
        <w:rPr>
          <w:szCs w:val="24"/>
        </w:rPr>
        <w:t>-го элемента:</w:t>
      </w:r>
    </w:p>
    <w:tbl>
      <w:tblPr>
        <w:tblW w:w="0" w:type="auto"/>
        <w:jc w:val="center"/>
        <w:tblInd w:w="234" w:type="dxa"/>
        <w:tblLook w:val="04A0" w:firstRow="1" w:lastRow="0" w:firstColumn="1" w:lastColumn="0" w:noHBand="0" w:noVBand="1"/>
      </w:tblPr>
      <w:tblGrid>
        <w:gridCol w:w="8362"/>
        <w:gridCol w:w="975"/>
      </w:tblGrid>
      <w:tr w:rsidR="00873E8F" w:rsidRPr="00A5746B" w:rsidTr="00D60195">
        <w:trPr>
          <w:trHeight w:val="1376"/>
          <w:jc w:val="center"/>
        </w:trPr>
        <w:tc>
          <w:tcPr>
            <w:tcW w:w="8362" w:type="dxa"/>
            <w:vAlign w:val="center"/>
          </w:tcPr>
          <w:p w:rsidR="00517EF6" w:rsidRPr="00A5746B" w:rsidRDefault="00A06375" w:rsidP="0006129B">
            <w:pPr>
              <w:pStyle w:val="ab"/>
              <w:jc w:val="center"/>
              <w:rPr>
                <w:i/>
                <w:szCs w:val="24"/>
                <w:lang w:val="en-US"/>
              </w:rPr>
            </w:pPr>
            <m:oMathPara>
              <m:oMath>
                <m:sSubSup>
                  <m:sSubSupPr>
                    <m:ctrlPr>
                      <w:rPr>
                        <w:rFonts w:ascii="Cambria Math" w:hAnsi="Cambria Math"/>
                        <w:i/>
                        <w:szCs w:val="24"/>
                        <w:lang w:val="en-US"/>
                      </w:rPr>
                    </m:ctrlPr>
                  </m:sSubSupPr>
                  <m:e>
                    <m:r>
                      <w:rPr>
                        <w:rFonts w:ascii="Cambria Math" w:hAnsi="Cambria Math"/>
                        <w:szCs w:val="24"/>
                        <w:lang w:val="en-US"/>
                      </w:rPr>
                      <m:t>t</m:t>
                    </m:r>
                  </m:e>
                  <m:sub>
                    <m:r>
                      <w:rPr>
                        <w:rFonts w:ascii="Cambria Math" w:hAnsi="Cambria Math"/>
                        <w:szCs w:val="24"/>
                        <w:lang w:val="en-US"/>
                      </w:rPr>
                      <m:t>j</m:t>
                    </m:r>
                    <m:r>
                      <w:rPr>
                        <w:rFonts w:ascii="Cambria Math"/>
                        <w:szCs w:val="24"/>
                      </w:rPr>
                      <m:t>,</m:t>
                    </m:r>
                    <m:r>
                      <w:rPr>
                        <w:rFonts w:ascii="Cambria Math" w:hAnsi="Cambria Math"/>
                        <w:szCs w:val="24"/>
                        <w:lang w:val="en-US"/>
                      </w:rPr>
                      <m:t>f</m:t>
                    </m:r>
                  </m:sub>
                  <m:sup>
                    <m:r>
                      <w:rPr>
                        <w:rFonts w:ascii="Cambria Math" w:hAnsi="Cambria Math"/>
                        <w:szCs w:val="24"/>
                      </w:rPr>
                      <m:t>в</m:t>
                    </m:r>
                  </m:sup>
                </m:sSubSup>
                <m:r>
                  <w:rPr>
                    <w:rFonts w:ascii="Cambria Math"/>
                    <w:szCs w:val="24"/>
                  </w:rPr>
                  <m:t>=</m:t>
                </m:r>
                <m:sSup>
                  <m:sSupPr>
                    <m:ctrlPr>
                      <w:rPr>
                        <w:rFonts w:ascii="Cambria Math" w:hAnsi="Cambria Math"/>
                        <w:i/>
                        <w:szCs w:val="24"/>
                        <w:lang w:val="en-US"/>
                      </w:rPr>
                    </m:ctrlPr>
                  </m:sSupPr>
                  <m:e>
                    <m:r>
                      <w:rPr>
                        <w:rFonts w:ascii="Cambria Math" w:hAnsi="Cambria Math"/>
                        <w:szCs w:val="24"/>
                        <w:lang w:val="en-US"/>
                      </w:rPr>
                      <m:t>t</m:t>
                    </m:r>
                  </m:e>
                  <m:sup>
                    <m:r>
                      <w:rPr>
                        <w:rFonts w:ascii="Cambria Math" w:hAnsi="Cambria Math"/>
                        <w:szCs w:val="24"/>
                      </w:rPr>
                      <m:t>нр</m:t>
                    </m:r>
                  </m:sup>
                </m:sSup>
                <m:r>
                  <w:rPr>
                    <w:rFonts w:ascii="Cambria Math"/>
                    <w:szCs w:val="24"/>
                  </w:rPr>
                  <m:t>+</m:t>
                </m:r>
                <m:f>
                  <m:fPr>
                    <m:ctrlPr>
                      <w:rPr>
                        <w:rFonts w:ascii="Cambria Math" w:hAnsi="Cambria Math"/>
                        <w:i/>
                        <w:szCs w:val="24"/>
                        <w:lang w:val="en-US"/>
                      </w:rPr>
                    </m:ctrlPr>
                  </m:fPr>
                  <m:num>
                    <m:sSubSup>
                      <m:sSubSupPr>
                        <m:ctrlPr>
                          <w:rPr>
                            <w:rFonts w:ascii="Cambria Math" w:hAnsi="Cambria Math"/>
                            <w:i/>
                            <w:szCs w:val="24"/>
                            <w:lang w:val="en-US"/>
                          </w:rPr>
                        </m:ctrlPr>
                      </m:sSubSupPr>
                      <m:e>
                        <m:r>
                          <w:rPr>
                            <w:rFonts w:ascii="Cambria Math" w:hAnsi="Cambria Math"/>
                            <w:szCs w:val="24"/>
                            <w:lang w:val="en-US"/>
                          </w:rPr>
                          <m:t>t</m:t>
                        </m:r>
                      </m:e>
                      <m:sub>
                        <m:r>
                          <w:rPr>
                            <w:rFonts w:ascii="Cambria Math" w:hAnsi="Cambria Math"/>
                            <w:szCs w:val="24"/>
                            <w:lang w:val="en-US"/>
                          </w:rPr>
                          <m:t>j</m:t>
                        </m:r>
                      </m:sub>
                      <m:sup>
                        <m:r>
                          <w:rPr>
                            <w:rFonts w:ascii="Cambria Math" w:hAnsi="Cambria Math"/>
                            <w:szCs w:val="24"/>
                          </w:rPr>
                          <m:t>вр</m:t>
                        </m:r>
                      </m:sup>
                    </m:sSubSup>
                    <m:r>
                      <w:rPr>
                        <w:rFonts w:ascii="Cambria Math" w:hAnsi="Cambria Math"/>
                        <w:szCs w:val="24"/>
                      </w:rPr>
                      <m:t>-</m:t>
                    </m:r>
                    <m:sSup>
                      <m:sSupPr>
                        <m:ctrlPr>
                          <w:rPr>
                            <w:rFonts w:ascii="Cambria Math" w:hAnsi="Cambria Math"/>
                            <w:i/>
                            <w:szCs w:val="24"/>
                            <w:lang w:val="en-US"/>
                          </w:rPr>
                        </m:ctrlPr>
                      </m:sSupPr>
                      <m:e>
                        <m:r>
                          <w:rPr>
                            <w:rFonts w:ascii="Cambria Math" w:hAnsi="Cambria Math"/>
                            <w:szCs w:val="24"/>
                            <w:lang w:val="en-US"/>
                          </w:rPr>
                          <m:t>t</m:t>
                        </m:r>
                      </m:e>
                      <m:sup>
                        <m:r>
                          <w:rPr>
                            <w:rFonts w:ascii="Cambria Math" w:hAnsi="Cambria Math"/>
                            <w:szCs w:val="24"/>
                          </w:rPr>
                          <m:t>нр</m:t>
                        </m:r>
                      </m:sup>
                    </m:sSup>
                    <m:r>
                      <w:rPr>
                        <w:rFonts w:ascii="Cambria Math" w:hAnsi="Cambria Math"/>
                        <w:szCs w:val="24"/>
                      </w:rPr>
                      <m:t>-</m:t>
                    </m:r>
                    <m:r>
                      <w:rPr>
                        <w:rFonts w:ascii="Cambria Math"/>
                        <w:szCs w:val="24"/>
                      </w:rPr>
                      <m:t xml:space="preserve"> </m:t>
                    </m:r>
                    <m:sSub>
                      <m:sSubPr>
                        <m:ctrlPr>
                          <w:rPr>
                            <w:rFonts w:ascii="Cambria Math" w:hAnsi="Cambria Math"/>
                            <w:i/>
                            <w:szCs w:val="24"/>
                            <w:lang w:val="en-US"/>
                          </w:rPr>
                        </m:ctrlPr>
                      </m:sSubPr>
                      <m:e>
                        <m:acc>
                          <m:accPr>
                            <m:chr m:val="̅"/>
                            <m:ctrlPr>
                              <w:rPr>
                                <w:rFonts w:ascii="Cambria Math" w:hAnsi="Cambria Math"/>
                                <w:i/>
                                <w:szCs w:val="24"/>
                                <w:lang w:val="en-US"/>
                              </w:rPr>
                            </m:ctrlPr>
                          </m:accPr>
                          <m:e>
                            <m:r>
                              <w:rPr>
                                <w:rFonts w:ascii="Cambria Math" w:hAnsi="Cambria Math"/>
                                <w:szCs w:val="24"/>
                                <w:lang w:val="en-US"/>
                              </w:rPr>
                              <m:t>q</m:t>
                            </m:r>
                          </m:e>
                        </m:acc>
                      </m:e>
                      <m:sub>
                        <m:r>
                          <w:rPr>
                            <w:rFonts w:ascii="Cambria Math" w:hAnsi="Cambria Math"/>
                            <w:szCs w:val="24"/>
                            <w:lang w:val="en-US"/>
                          </w:rPr>
                          <m:t>j</m:t>
                        </m:r>
                        <m:r>
                          <w:rPr>
                            <w:rFonts w:ascii="Cambria Math"/>
                            <w:szCs w:val="24"/>
                          </w:rPr>
                          <m:t>,</m:t>
                        </m:r>
                        <m:r>
                          <w:rPr>
                            <w:rFonts w:ascii="Cambria Math" w:hAnsi="Cambria Math"/>
                            <w:szCs w:val="24"/>
                            <w:lang w:val="en-US"/>
                          </w:rPr>
                          <m:t>f</m:t>
                        </m:r>
                      </m:sub>
                    </m:sSub>
                    <m:r>
                      <w:rPr>
                        <w:rFonts w:ascii="Cambria Math" w:hAnsi="Cambria Math"/>
                        <w:szCs w:val="24"/>
                      </w:rPr>
                      <m:t>∙</m:t>
                    </m:r>
                    <m:d>
                      <m:dPr>
                        <m:ctrlPr>
                          <w:rPr>
                            <w:rFonts w:ascii="Cambria Math" w:hAnsi="Cambria Math"/>
                            <w:i/>
                            <w:szCs w:val="24"/>
                            <w:lang w:val="en-US"/>
                          </w:rPr>
                        </m:ctrlPr>
                      </m:dPr>
                      <m:e>
                        <m:sSubSup>
                          <m:sSubSupPr>
                            <m:ctrlPr>
                              <w:rPr>
                                <w:rFonts w:ascii="Cambria Math" w:hAnsi="Cambria Math"/>
                                <w:i/>
                                <w:szCs w:val="24"/>
                                <w:lang w:val="en-US"/>
                              </w:rPr>
                            </m:ctrlPr>
                          </m:sSubSupPr>
                          <m:e>
                            <m:r>
                              <w:rPr>
                                <w:rFonts w:ascii="Cambria Math" w:hAnsi="Cambria Math"/>
                                <w:szCs w:val="24"/>
                                <w:lang w:val="en-US"/>
                              </w:rPr>
                              <m:t>t</m:t>
                            </m:r>
                          </m:e>
                          <m:sub>
                            <m:r>
                              <w:rPr>
                                <w:rFonts w:ascii="Cambria Math" w:hAnsi="Cambria Math"/>
                                <w:szCs w:val="24"/>
                                <w:lang w:val="en-US"/>
                              </w:rPr>
                              <m:t>j</m:t>
                            </m:r>
                          </m:sub>
                          <m:sup>
                            <m:r>
                              <w:rPr>
                                <w:rFonts w:ascii="Cambria Math" w:hAnsi="Cambria Math"/>
                                <w:szCs w:val="24"/>
                              </w:rPr>
                              <m:t>вр</m:t>
                            </m:r>
                          </m:sup>
                        </m:sSubSup>
                        <m:r>
                          <w:rPr>
                            <w:rFonts w:ascii="Cambria Math" w:hAnsi="Cambria Math"/>
                            <w:szCs w:val="24"/>
                          </w:rPr>
                          <m:t>-</m:t>
                        </m:r>
                        <m:sSup>
                          <m:sSupPr>
                            <m:ctrlPr>
                              <w:rPr>
                                <w:rFonts w:ascii="Cambria Math" w:hAnsi="Cambria Math"/>
                                <w:i/>
                                <w:szCs w:val="24"/>
                              </w:rPr>
                            </m:ctrlPr>
                          </m:sSupPr>
                          <m:e>
                            <m:r>
                              <w:rPr>
                                <w:rFonts w:ascii="Cambria Math" w:hAnsi="Cambria Math"/>
                                <w:szCs w:val="24"/>
                                <w:lang w:val="en-US"/>
                              </w:rPr>
                              <m:t>t</m:t>
                            </m:r>
                          </m:e>
                          <m:sup>
                            <m:r>
                              <w:rPr>
                                <w:rFonts w:ascii="Cambria Math" w:hAnsi="Cambria Math"/>
                                <w:szCs w:val="24"/>
                              </w:rPr>
                              <m:t>нр</m:t>
                            </m:r>
                          </m:sup>
                        </m:sSup>
                      </m:e>
                    </m:d>
                  </m:num>
                  <m:den>
                    <m:sSup>
                      <m:sSupPr>
                        <m:ctrlPr>
                          <w:rPr>
                            <w:rFonts w:ascii="Cambria Math" w:hAnsi="Cambria Math"/>
                            <w:i/>
                            <w:szCs w:val="24"/>
                            <w:lang w:val="en-US"/>
                          </w:rPr>
                        </m:ctrlPr>
                      </m:sSupPr>
                      <m:e>
                        <m:r>
                          <w:rPr>
                            <w:rFonts w:ascii="Cambria Math" w:hAnsi="Cambria Math"/>
                            <w:szCs w:val="24"/>
                            <w:lang w:val="en-US"/>
                          </w:rPr>
                          <m:t>e</m:t>
                        </m:r>
                      </m:e>
                      <m:sup>
                        <m:d>
                          <m:dPr>
                            <m:ctrlPr>
                              <w:rPr>
                                <w:rFonts w:ascii="Cambria Math" w:hAnsi="Cambria Math"/>
                                <w:i/>
                                <w:szCs w:val="24"/>
                                <w:lang w:val="en-US"/>
                              </w:rPr>
                            </m:ctrlPr>
                          </m:dPr>
                          <m:e>
                            <m:f>
                              <m:fPr>
                                <m:ctrlPr>
                                  <w:rPr>
                                    <w:rFonts w:ascii="Cambria Math" w:hAnsi="Cambria Math"/>
                                    <w:i/>
                                    <w:szCs w:val="24"/>
                                    <w:lang w:val="en-US"/>
                                  </w:rPr>
                                </m:ctrlPr>
                              </m:fPr>
                              <m:num>
                                <m:sSubSup>
                                  <m:sSubSupPr>
                                    <m:ctrlPr>
                                      <w:rPr>
                                        <w:rFonts w:ascii="Cambria Math" w:hAnsi="Cambria Math"/>
                                        <w:i/>
                                        <w:szCs w:val="24"/>
                                      </w:rPr>
                                    </m:ctrlPr>
                                  </m:sSubSupPr>
                                  <m:e>
                                    <m:r>
                                      <w:rPr>
                                        <w:rFonts w:ascii="Cambria Math" w:hAnsi="Cambria Math"/>
                                        <w:szCs w:val="24"/>
                                      </w:rPr>
                                      <m:t>z</m:t>
                                    </m:r>
                                  </m:e>
                                  <m:sub>
                                    <m:r>
                                      <w:rPr>
                                        <w:rFonts w:ascii="Cambria Math" w:hAnsi="Cambria Math"/>
                                        <w:szCs w:val="24"/>
                                      </w:rPr>
                                      <m:t>f</m:t>
                                    </m:r>
                                  </m:sub>
                                  <m:sup>
                                    <m:r>
                                      <w:rPr>
                                        <w:rFonts w:ascii="Cambria Math" w:hAnsi="Cambria Math"/>
                                        <w:szCs w:val="24"/>
                                      </w:rPr>
                                      <m:t>в</m:t>
                                    </m:r>
                                  </m:sup>
                                </m:sSubSup>
                              </m:num>
                              <m:den>
                                <m:sSub>
                                  <m:sSubPr>
                                    <m:ctrlPr>
                                      <w:rPr>
                                        <w:rFonts w:ascii="Cambria Math" w:hAnsi="Cambria Math"/>
                                        <w:i/>
                                        <w:szCs w:val="24"/>
                                      </w:rPr>
                                    </m:ctrlPr>
                                  </m:sSubPr>
                                  <m:e>
                                    <m:r>
                                      <w:rPr>
                                        <w:rFonts w:ascii="Cambria Math" w:hAnsi="Cambria Math"/>
                                        <w:szCs w:val="24"/>
                                      </w:rPr>
                                      <m:t>β</m:t>
                                    </m:r>
                                  </m:e>
                                  <m:sub>
                                    <m:r>
                                      <w:rPr>
                                        <w:rFonts w:ascii="Cambria Math" w:hAnsi="Cambria Math"/>
                                        <w:szCs w:val="24"/>
                                        <w:lang w:val="en-US"/>
                                      </w:rPr>
                                      <m:t>j</m:t>
                                    </m:r>
                                  </m:sub>
                                </m:sSub>
                              </m:den>
                            </m:f>
                          </m:e>
                        </m:d>
                      </m:sup>
                    </m:sSup>
                  </m:den>
                </m:f>
                <m:r>
                  <w:rPr>
                    <w:rFonts w:ascii="Cambria Math"/>
                    <w:szCs w:val="24"/>
                  </w:rPr>
                  <m:t>+</m:t>
                </m:r>
                <m:sSub>
                  <m:sSubPr>
                    <m:ctrlPr>
                      <w:rPr>
                        <w:rFonts w:ascii="Cambria Math" w:hAnsi="Cambria Math"/>
                        <w:i/>
                        <w:szCs w:val="24"/>
                        <w:lang w:val="en-US"/>
                      </w:rPr>
                    </m:ctrlPr>
                  </m:sSubPr>
                  <m:e>
                    <m:acc>
                      <m:accPr>
                        <m:chr m:val="̅"/>
                        <m:ctrlPr>
                          <w:rPr>
                            <w:rFonts w:ascii="Cambria Math" w:hAnsi="Cambria Math"/>
                            <w:i/>
                            <w:szCs w:val="24"/>
                            <w:lang w:val="en-US"/>
                          </w:rPr>
                        </m:ctrlPr>
                      </m:accPr>
                      <m:e>
                        <m:r>
                          <w:rPr>
                            <w:rFonts w:ascii="Cambria Math" w:hAnsi="Cambria Math"/>
                            <w:szCs w:val="24"/>
                            <w:lang w:val="en-US"/>
                          </w:rPr>
                          <m:t>q</m:t>
                        </m:r>
                      </m:e>
                    </m:acc>
                  </m:e>
                  <m:sub>
                    <m:r>
                      <w:rPr>
                        <w:rFonts w:ascii="Cambria Math" w:hAnsi="Cambria Math"/>
                        <w:szCs w:val="24"/>
                        <w:lang w:val="en-US"/>
                      </w:rPr>
                      <m:t>j</m:t>
                    </m:r>
                    <m:r>
                      <w:rPr>
                        <w:rFonts w:ascii="Cambria Math"/>
                        <w:szCs w:val="24"/>
                      </w:rPr>
                      <m:t>,</m:t>
                    </m:r>
                    <m:r>
                      <w:rPr>
                        <w:rFonts w:ascii="Cambria Math" w:hAnsi="Cambria Math"/>
                        <w:szCs w:val="24"/>
                        <w:lang w:val="en-US"/>
                      </w:rPr>
                      <m:t>f</m:t>
                    </m:r>
                  </m:sub>
                </m:sSub>
                <m:r>
                  <w:rPr>
                    <w:rFonts w:ascii="Cambria Math" w:hAnsi="Cambria Math"/>
                    <w:szCs w:val="24"/>
                  </w:rPr>
                  <m:t>∙</m:t>
                </m:r>
                <m:d>
                  <m:dPr>
                    <m:ctrlPr>
                      <w:rPr>
                        <w:rFonts w:ascii="Cambria Math" w:hAnsi="Cambria Math"/>
                        <w:i/>
                        <w:szCs w:val="24"/>
                        <w:lang w:val="en-US"/>
                      </w:rPr>
                    </m:ctrlPr>
                  </m:dPr>
                  <m:e>
                    <m:sSubSup>
                      <m:sSubSupPr>
                        <m:ctrlPr>
                          <w:rPr>
                            <w:rFonts w:ascii="Cambria Math" w:hAnsi="Cambria Math"/>
                            <w:i/>
                            <w:szCs w:val="24"/>
                            <w:lang w:val="en-US"/>
                          </w:rPr>
                        </m:ctrlPr>
                      </m:sSubSupPr>
                      <m:e>
                        <m:r>
                          <w:rPr>
                            <w:rFonts w:ascii="Cambria Math" w:hAnsi="Cambria Math"/>
                            <w:szCs w:val="24"/>
                            <w:lang w:val="en-US"/>
                          </w:rPr>
                          <m:t>t</m:t>
                        </m:r>
                      </m:e>
                      <m:sub>
                        <m:r>
                          <w:rPr>
                            <w:rFonts w:ascii="Cambria Math" w:hAnsi="Cambria Math"/>
                            <w:szCs w:val="24"/>
                            <w:lang w:val="en-US"/>
                          </w:rPr>
                          <m:t>j</m:t>
                        </m:r>
                      </m:sub>
                      <m:sup>
                        <m:r>
                          <w:rPr>
                            <w:rFonts w:ascii="Cambria Math" w:hAnsi="Cambria Math"/>
                            <w:szCs w:val="24"/>
                          </w:rPr>
                          <m:t>вр</m:t>
                        </m:r>
                      </m:sup>
                    </m:sSubSup>
                    <m:r>
                      <w:rPr>
                        <w:rFonts w:ascii="Cambria Math" w:hAnsi="Cambria Math"/>
                        <w:szCs w:val="24"/>
                        <w:lang w:val="en-US"/>
                      </w:rPr>
                      <m:t>-</m:t>
                    </m:r>
                    <m:sSup>
                      <m:sSupPr>
                        <m:ctrlPr>
                          <w:rPr>
                            <w:rFonts w:ascii="Cambria Math" w:hAnsi="Cambria Math"/>
                            <w:i/>
                            <w:szCs w:val="24"/>
                          </w:rPr>
                        </m:ctrlPr>
                      </m:sSupPr>
                      <m:e>
                        <m:r>
                          <w:rPr>
                            <w:rFonts w:ascii="Cambria Math" w:hAnsi="Cambria Math"/>
                            <w:szCs w:val="24"/>
                            <w:lang w:val="en-US"/>
                          </w:rPr>
                          <m:t>t</m:t>
                        </m:r>
                      </m:e>
                      <m:sup>
                        <m:r>
                          <w:rPr>
                            <w:rFonts w:ascii="Cambria Math" w:hAnsi="Cambria Math"/>
                            <w:szCs w:val="24"/>
                          </w:rPr>
                          <m:t>нр</m:t>
                        </m:r>
                      </m:sup>
                    </m:sSup>
                  </m:e>
                </m:d>
                <m:r>
                  <w:rPr>
                    <w:rFonts w:ascii="Cambria Math"/>
                    <w:szCs w:val="24"/>
                    <w:lang w:val="en-US"/>
                  </w:rPr>
                  <m:t xml:space="preserve">, </m:t>
                </m:r>
                <m:sPre>
                  <m:sPrePr>
                    <m:ctrlPr>
                      <w:rPr>
                        <w:rFonts w:ascii="Cambria Math" w:hAnsi="Cambria Math"/>
                        <w:i/>
                        <w:szCs w:val="24"/>
                        <w:lang w:val="en-US"/>
                      </w:rPr>
                    </m:ctrlPr>
                  </m:sPrePr>
                  <m:sub/>
                  <m:sup>
                    <m:r>
                      <w:rPr>
                        <w:rFonts w:ascii="Cambria Math"/>
                        <w:szCs w:val="24"/>
                        <w:lang w:val="en-US"/>
                      </w:rPr>
                      <m:t>0</m:t>
                    </m:r>
                  </m:sup>
                  <m:e>
                    <m:r>
                      <w:rPr>
                        <w:rFonts w:ascii="Cambria Math" w:hAnsi="Cambria Math"/>
                        <w:szCs w:val="24"/>
                        <w:lang w:val="en-US"/>
                      </w:rPr>
                      <m:t>C</m:t>
                    </m:r>
                  </m:e>
                </m:sPre>
              </m:oMath>
            </m:oMathPara>
          </w:p>
        </w:tc>
        <w:tc>
          <w:tcPr>
            <w:tcW w:w="975" w:type="dxa"/>
            <w:vAlign w:val="center"/>
          </w:tcPr>
          <w:p w:rsidR="00517EF6" w:rsidRPr="00A5746B" w:rsidRDefault="00517EF6" w:rsidP="0006129B">
            <w:pPr>
              <w:pStyle w:val="ab"/>
              <w:jc w:val="center"/>
              <w:rPr>
                <w:szCs w:val="24"/>
              </w:rPr>
            </w:pPr>
            <w:bookmarkStart w:id="115" w:name="_Ref374096783"/>
            <w:r w:rsidRPr="00A5746B">
              <w:rPr>
                <w:szCs w:val="24"/>
              </w:rPr>
              <w:t>(</w:t>
            </w:r>
            <w:r w:rsidR="008A3CE6" w:rsidRPr="00A5746B">
              <w:rPr>
                <w:szCs w:val="24"/>
              </w:rPr>
              <w:fldChar w:fldCharType="begin"/>
            </w:r>
            <w:r w:rsidRPr="00A5746B">
              <w:rPr>
                <w:szCs w:val="24"/>
              </w:rPr>
              <w:instrText xml:space="preserve"> SEQ Список_формул \* ARABIC </w:instrText>
            </w:r>
            <w:r w:rsidR="008A3CE6" w:rsidRPr="00A5746B">
              <w:rPr>
                <w:szCs w:val="24"/>
              </w:rPr>
              <w:fldChar w:fldCharType="separate"/>
            </w:r>
            <w:r w:rsidR="00743685" w:rsidRPr="00A5746B">
              <w:rPr>
                <w:noProof/>
                <w:szCs w:val="24"/>
              </w:rPr>
              <w:t>8</w:t>
            </w:r>
            <w:r w:rsidR="008A3CE6" w:rsidRPr="00A5746B">
              <w:rPr>
                <w:szCs w:val="24"/>
              </w:rPr>
              <w:fldChar w:fldCharType="end"/>
            </w:r>
            <w:r w:rsidRPr="00A5746B">
              <w:rPr>
                <w:szCs w:val="24"/>
              </w:rPr>
              <w:t>)</w:t>
            </w:r>
            <w:bookmarkEnd w:id="115"/>
          </w:p>
        </w:tc>
      </w:tr>
    </w:tbl>
    <w:p w:rsidR="00517EF6" w:rsidRPr="00A5746B" w:rsidRDefault="00517EF6" w:rsidP="0006129B">
      <w:pPr>
        <w:rPr>
          <w:szCs w:val="24"/>
        </w:rPr>
      </w:pPr>
      <w:r w:rsidRPr="00A5746B">
        <w:rPr>
          <w:rStyle w:val="FontStyle11"/>
          <w:sz w:val="24"/>
          <w:szCs w:val="24"/>
        </w:rPr>
        <w:t>где</w:t>
      </w:r>
      <w:r w:rsidR="002F5504" w:rsidRPr="00A5746B">
        <w:rPr>
          <w:rStyle w:val="FontStyle11"/>
          <w:sz w:val="24"/>
          <w:szCs w:val="24"/>
        </w:rPr>
        <w:t xml:space="preserve"> </w:t>
      </w:r>
      <m:oMath>
        <m:sSubSup>
          <m:sSubSupPr>
            <m:ctrlPr>
              <w:rPr>
                <w:rFonts w:ascii="Cambria Math" w:hAnsi="Cambria Math"/>
                <w:i/>
                <w:szCs w:val="24"/>
              </w:rPr>
            </m:ctrlPr>
          </m:sSubSupPr>
          <m:e>
            <m:r>
              <m:rPr>
                <m:sty m:val="p"/>
              </m:rPr>
              <w:rPr>
                <w:rFonts w:ascii="Cambria Math"/>
                <w:szCs w:val="24"/>
              </w:rPr>
              <m:t>t</m:t>
            </m:r>
          </m:e>
          <m:sub>
            <m:r>
              <m:rPr>
                <m:sty m:val="p"/>
              </m:rPr>
              <w:rPr>
                <w:rFonts w:ascii="Cambria Math"/>
                <w:szCs w:val="24"/>
                <w:lang w:val="en-US"/>
              </w:rPr>
              <m:t>j</m:t>
            </m:r>
          </m:sub>
          <m:sup>
            <m:r>
              <m:rPr>
                <m:sty m:val="p"/>
              </m:rPr>
              <w:rPr>
                <w:rFonts w:ascii="Cambria Math" w:hAnsi="Cambria Math"/>
                <w:szCs w:val="24"/>
              </w:rPr>
              <m:t>вр</m:t>
            </m:r>
          </m:sup>
        </m:sSubSup>
      </m:oMath>
      <w:r w:rsidRPr="00A5746B">
        <w:rPr>
          <w:szCs w:val="24"/>
        </w:rPr>
        <w:t xml:space="preserve"> - расчетная температура воздуха в здании </w:t>
      </w:r>
      <w:r w:rsidRPr="00A5746B">
        <w:rPr>
          <w:i/>
          <w:szCs w:val="24"/>
          <w:lang w:val="en-US"/>
        </w:rPr>
        <w:t>j</w:t>
      </w:r>
      <w:r w:rsidRPr="00A5746B">
        <w:rPr>
          <w:szCs w:val="24"/>
        </w:rPr>
        <w:t>-го потребителя,</w:t>
      </w:r>
      <w:r w:rsidRPr="00A5746B">
        <w:rPr>
          <w:szCs w:val="24"/>
          <w:vertAlign w:val="superscript"/>
        </w:rPr>
        <w:t xml:space="preserve"> 0</w:t>
      </w:r>
      <w:r w:rsidRPr="00A5746B">
        <w:rPr>
          <w:szCs w:val="24"/>
        </w:rPr>
        <w:t>С;</w:t>
      </w:r>
    </w:p>
    <w:p w:rsidR="00517EF6" w:rsidRPr="00A5746B" w:rsidRDefault="00517EF6" w:rsidP="0006129B">
      <w:pPr>
        <w:ind w:firstLine="426"/>
        <w:rPr>
          <w:szCs w:val="24"/>
        </w:rPr>
      </w:pPr>
      <w:r w:rsidRPr="00A5746B">
        <w:rPr>
          <w:szCs w:val="24"/>
        </w:rPr>
        <w:t xml:space="preserve"> </w:t>
      </w:r>
      <m:oMath>
        <m:sSup>
          <m:sSupPr>
            <m:ctrlPr>
              <w:rPr>
                <w:rFonts w:ascii="Cambria Math" w:hAnsi="Cambria Math"/>
                <w:i/>
                <w:szCs w:val="24"/>
              </w:rPr>
            </m:ctrlPr>
          </m:sSupPr>
          <m:e>
            <m:r>
              <m:rPr>
                <m:sty m:val="p"/>
              </m:rPr>
              <w:rPr>
                <w:rFonts w:ascii="Cambria Math"/>
                <w:szCs w:val="24"/>
              </w:rPr>
              <m:t>t</m:t>
            </m:r>
          </m:e>
          <m:sup>
            <m:r>
              <m:rPr>
                <m:sty m:val="p"/>
              </m:rPr>
              <w:rPr>
                <w:rFonts w:ascii="Cambria Math" w:hAnsi="Cambria Math"/>
                <w:szCs w:val="24"/>
              </w:rPr>
              <m:t>нр</m:t>
            </m:r>
          </m:sup>
        </m:sSup>
      </m:oMath>
      <w:r w:rsidRPr="00A5746B">
        <w:rPr>
          <w:szCs w:val="24"/>
        </w:rPr>
        <w:t xml:space="preserve"> - расчетная для отопления температура наружного воздуха,</w:t>
      </w:r>
      <w:r w:rsidRPr="00A5746B">
        <w:rPr>
          <w:szCs w:val="24"/>
          <w:vertAlign w:val="superscript"/>
        </w:rPr>
        <w:t xml:space="preserve"> 0</w:t>
      </w:r>
      <w:r w:rsidRPr="00A5746B">
        <w:rPr>
          <w:szCs w:val="24"/>
        </w:rPr>
        <w:t>С;</w:t>
      </w:r>
    </w:p>
    <w:p w:rsidR="00517EF6" w:rsidRPr="00A5746B" w:rsidRDefault="00517EF6" w:rsidP="0006129B">
      <w:pPr>
        <w:ind w:left="1078" w:hanging="652"/>
        <w:rPr>
          <w:szCs w:val="24"/>
        </w:rPr>
      </w:pPr>
      <w:r w:rsidRPr="00A5746B">
        <w:rPr>
          <w:szCs w:val="24"/>
        </w:rPr>
        <w:t xml:space="preserve"> </w:t>
      </w:r>
      <m:oMath>
        <m:sSub>
          <m:sSubPr>
            <m:ctrlPr>
              <w:rPr>
                <w:rFonts w:ascii="Cambria Math" w:hAnsi="Cambria Math"/>
                <w:i/>
                <w:szCs w:val="24"/>
                <w:lang w:val="en-US"/>
              </w:rPr>
            </m:ctrlPr>
          </m:sSubPr>
          <m:e>
            <m:r>
              <m:rPr>
                <m:sty m:val="p"/>
              </m:rPr>
              <w:rPr>
                <w:rFonts w:ascii="Cambria Math"/>
                <w:szCs w:val="24"/>
                <w:lang w:val="en-US"/>
              </w:rPr>
              <m:t>q</m:t>
            </m:r>
          </m:e>
          <m:sub>
            <m:r>
              <m:rPr>
                <m:sty m:val="p"/>
              </m:rPr>
              <w:rPr>
                <w:rFonts w:ascii="Cambria Math"/>
                <w:szCs w:val="24"/>
                <w:lang w:val="en-US"/>
              </w:rPr>
              <m:t>j</m:t>
            </m:r>
            <m:r>
              <m:rPr>
                <m:sty m:val="p"/>
              </m:rPr>
              <w:rPr>
                <w:rFonts w:ascii="Cambria Math"/>
                <w:szCs w:val="24"/>
              </w:rPr>
              <m:t>,</m:t>
            </m:r>
            <m:r>
              <m:rPr>
                <m:sty m:val="p"/>
              </m:rPr>
              <w:rPr>
                <w:rFonts w:ascii="Cambria Math"/>
                <w:szCs w:val="24"/>
                <w:lang w:val="en-US"/>
              </w:rPr>
              <m:t>f</m:t>
            </m:r>
          </m:sub>
        </m:sSub>
      </m:oMath>
      <w:r w:rsidRPr="00A5746B">
        <w:rPr>
          <w:szCs w:val="24"/>
        </w:rPr>
        <w:t xml:space="preserve"> – часовой расх</w:t>
      </w:r>
      <w:r w:rsidR="002664F2" w:rsidRPr="00A5746B">
        <w:rPr>
          <w:szCs w:val="24"/>
        </w:rPr>
        <w:t xml:space="preserve">од </w:t>
      </w:r>
      <w:r w:rsidRPr="00A5746B">
        <w:rPr>
          <w:szCs w:val="24"/>
        </w:rPr>
        <w:t xml:space="preserve">тепла у </w:t>
      </w:r>
      <w:r w:rsidRPr="00A5746B">
        <w:rPr>
          <w:i/>
          <w:szCs w:val="24"/>
          <w:lang w:val="en-US"/>
        </w:rPr>
        <w:t>j</w:t>
      </w:r>
      <w:r w:rsidRPr="00A5746B">
        <w:rPr>
          <w:szCs w:val="24"/>
        </w:rPr>
        <w:t>-го потребителя при отказе</w:t>
      </w:r>
      <w:r w:rsidRPr="00A5746B">
        <w:rPr>
          <w:i/>
          <w:szCs w:val="24"/>
        </w:rPr>
        <w:t xml:space="preserve"> </w:t>
      </w:r>
      <w:r w:rsidRPr="00A5746B">
        <w:rPr>
          <w:i/>
          <w:szCs w:val="24"/>
          <w:lang w:val="en-US"/>
        </w:rPr>
        <w:t>f</w:t>
      </w:r>
      <w:r w:rsidRPr="00A5746B">
        <w:rPr>
          <w:i/>
          <w:szCs w:val="24"/>
        </w:rPr>
        <w:t>-</w:t>
      </w:r>
      <w:r w:rsidRPr="00A5746B">
        <w:rPr>
          <w:szCs w:val="24"/>
        </w:rPr>
        <w:t xml:space="preserve">го элемента при </w:t>
      </w:r>
      <m:oMath>
        <m:sSup>
          <m:sSupPr>
            <m:ctrlPr>
              <w:rPr>
                <w:rFonts w:ascii="Cambria Math" w:hAnsi="Cambria Math"/>
                <w:i/>
                <w:szCs w:val="24"/>
              </w:rPr>
            </m:ctrlPr>
          </m:sSupPr>
          <m:e>
            <m:r>
              <m:rPr>
                <m:sty m:val="p"/>
              </m:rPr>
              <w:rPr>
                <w:rFonts w:ascii="Cambria Math"/>
                <w:szCs w:val="24"/>
              </w:rPr>
              <m:t>t</m:t>
            </m:r>
          </m:e>
          <m:sup>
            <m:r>
              <m:rPr>
                <m:sty m:val="p"/>
              </m:rPr>
              <w:rPr>
                <w:rFonts w:ascii="Cambria Math" w:hAnsi="Cambria Math"/>
                <w:szCs w:val="24"/>
              </w:rPr>
              <m:t>нр</m:t>
            </m:r>
          </m:sup>
        </m:sSup>
      </m:oMath>
      <w:r w:rsidRPr="00A5746B">
        <w:rPr>
          <w:szCs w:val="24"/>
        </w:rPr>
        <w:t>, Гкал/ч;</w:t>
      </w:r>
    </w:p>
    <w:p w:rsidR="00517EF6" w:rsidRPr="00A5746B" w:rsidRDefault="00A06375" w:rsidP="0006129B">
      <w:pPr>
        <w:ind w:firstLine="426"/>
        <w:rPr>
          <w:szCs w:val="24"/>
        </w:rPr>
      </w:pPr>
      <m:oMath>
        <m:sSubSup>
          <m:sSubSupPr>
            <m:ctrlPr>
              <w:rPr>
                <w:rFonts w:ascii="Cambria Math" w:hAnsi="Cambria Math"/>
                <w:i/>
                <w:szCs w:val="24"/>
              </w:rPr>
            </m:ctrlPr>
          </m:sSubSupPr>
          <m:e>
            <m:r>
              <m:rPr>
                <m:sty m:val="p"/>
              </m:rPr>
              <w:rPr>
                <w:rFonts w:ascii="Cambria Math"/>
                <w:szCs w:val="24"/>
                <w:lang w:val="en-US"/>
              </w:rPr>
              <m:t>q</m:t>
            </m:r>
          </m:e>
          <m:sub>
            <m:r>
              <m:rPr>
                <m:sty m:val="p"/>
              </m:rPr>
              <w:rPr>
                <w:rFonts w:ascii="Cambria Math"/>
                <w:szCs w:val="24"/>
              </w:rPr>
              <m:t>j</m:t>
            </m:r>
          </m:sub>
          <m:sup>
            <m:r>
              <m:rPr>
                <m:sty m:val="p"/>
              </m:rPr>
              <w:rPr>
                <w:rFonts w:ascii="Cambria Math" w:hAnsi="Cambria Math"/>
                <w:szCs w:val="24"/>
              </w:rPr>
              <m:t>р</m:t>
            </m:r>
          </m:sup>
        </m:sSubSup>
      </m:oMath>
      <w:r w:rsidR="00517EF6" w:rsidRPr="00A5746B">
        <w:rPr>
          <w:szCs w:val="24"/>
        </w:rPr>
        <w:t xml:space="preserve">– расчетная часовая нагрузка </w:t>
      </w:r>
      <w:r w:rsidR="00517EF6" w:rsidRPr="00A5746B">
        <w:rPr>
          <w:i/>
          <w:szCs w:val="24"/>
          <w:lang w:val="en-US"/>
        </w:rPr>
        <w:t>j</w:t>
      </w:r>
      <w:r w:rsidR="00517EF6" w:rsidRPr="00A5746B">
        <w:rPr>
          <w:szCs w:val="24"/>
        </w:rPr>
        <w:t>-го потребителя при</w:t>
      </w:r>
      <w:r w:rsidR="002F5504" w:rsidRPr="00A5746B">
        <w:rPr>
          <w:szCs w:val="24"/>
        </w:rPr>
        <w:t xml:space="preserve"> </w:t>
      </w:r>
      <m:oMath>
        <m:sSup>
          <m:sSupPr>
            <m:ctrlPr>
              <w:rPr>
                <w:rFonts w:ascii="Cambria Math" w:hAnsi="Cambria Math"/>
                <w:i/>
                <w:szCs w:val="24"/>
              </w:rPr>
            </m:ctrlPr>
          </m:sSupPr>
          <m:e>
            <m:r>
              <m:rPr>
                <m:sty m:val="p"/>
              </m:rPr>
              <w:rPr>
                <w:rFonts w:ascii="Cambria Math"/>
                <w:szCs w:val="24"/>
              </w:rPr>
              <m:t>t</m:t>
            </m:r>
          </m:e>
          <m:sup>
            <m:r>
              <m:rPr>
                <m:sty m:val="p"/>
              </m:rPr>
              <w:rPr>
                <w:rFonts w:ascii="Cambria Math" w:hAnsi="Cambria Math"/>
                <w:szCs w:val="24"/>
              </w:rPr>
              <m:t>нр</m:t>
            </m:r>
          </m:sup>
        </m:sSup>
      </m:oMath>
      <w:r w:rsidR="00517EF6" w:rsidRPr="00A5746B">
        <w:rPr>
          <w:szCs w:val="24"/>
        </w:rPr>
        <w:t>, Гкал/ч;</w:t>
      </w:r>
    </w:p>
    <w:p w:rsidR="00517EF6" w:rsidRPr="00A5746B" w:rsidRDefault="00A06375" w:rsidP="0006129B">
      <w:pPr>
        <w:ind w:left="1638" w:hanging="1213"/>
        <w:rPr>
          <w:szCs w:val="24"/>
        </w:rPr>
      </w:pPr>
      <m:oMath>
        <m:sSub>
          <m:sSubPr>
            <m:ctrlPr>
              <w:rPr>
                <w:rFonts w:ascii="Cambria Math" w:hAnsi="Cambria Math"/>
                <w:i/>
                <w:szCs w:val="24"/>
                <w:lang w:val="en-US"/>
              </w:rPr>
            </m:ctrlPr>
          </m:sSubPr>
          <m:e>
            <m:acc>
              <m:accPr>
                <m:chr m:val="̅"/>
                <m:ctrlPr>
                  <w:rPr>
                    <w:rFonts w:ascii="Cambria Math" w:hAnsi="Cambria Math"/>
                    <w:i/>
                    <w:szCs w:val="24"/>
                    <w:lang w:val="en-US"/>
                  </w:rPr>
                </m:ctrlPr>
              </m:accPr>
              <m:e>
                <m:r>
                  <w:rPr>
                    <w:rFonts w:ascii="Cambria Math" w:hAnsi="Cambria Math"/>
                    <w:szCs w:val="24"/>
                    <w:lang w:val="en-US"/>
                  </w:rPr>
                  <m:t>q</m:t>
                </m:r>
              </m:e>
            </m:acc>
          </m:e>
          <m:sub>
            <m:r>
              <w:rPr>
                <w:rFonts w:ascii="Cambria Math" w:hAnsi="Cambria Math"/>
                <w:szCs w:val="24"/>
                <w:lang w:val="en-US"/>
              </w:rPr>
              <m:t>j</m:t>
            </m:r>
            <m:r>
              <w:rPr>
                <w:rFonts w:ascii="Cambria Math"/>
                <w:szCs w:val="24"/>
              </w:rPr>
              <m:t>,</m:t>
            </m:r>
            <m:r>
              <w:rPr>
                <w:rFonts w:ascii="Cambria Math" w:hAnsi="Cambria Math"/>
                <w:szCs w:val="24"/>
                <w:lang w:val="en-US"/>
              </w:rPr>
              <m:t>f</m:t>
            </m:r>
          </m:sub>
        </m:sSub>
        <m:r>
          <w:rPr>
            <w:rFonts w:ascii="Cambria Math"/>
            <w:szCs w:val="24"/>
          </w:rPr>
          <m:t>=</m:t>
        </m:r>
        <m:f>
          <m:fPr>
            <m:ctrlPr>
              <w:rPr>
                <w:rFonts w:ascii="Cambria Math" w:hAnsi="Cambria Math"/>
                <w:i/>
                <w:szCs w:val="24"/>
              </w:rPr>
            </m:ctrlPr>
          </m:fPr>
          <m:num>
            <m:sSub>
              <m:sSubPr>
                <m:ctrlPr>
                  <w:rPr>
                    <w:rFonts w:ascii="Cambria Math" w:hAnsi="Cambria Math"/>
                    <w:i/>
                    <w:szCs w:val="24"/>
                  </w:rPr>
                </m:ctrlPr>
              </m:sSubPr>
              <m:e>
                <m:r>
                  <w:rPr>
                    <w:rFonts w:ascii="Cambria Math" w:hAnsi="Cambria Math"/>
                    <w:szCs w:val="24"/>
                    <w:lang w:val="en-US"/>
                  </w:rPr>
                  <m:t>q</m:t>
                </m:r>
                <m:ctrlPr>
                  <w:rPr>
                    <w:rFonts w:ascii="Cambria Math" w:hAnsi="Cambria Math"/>
                    <w:i/>
                    <w:szCs w:val="24"/>
                    <w:lang w:val="en-US"/>
                  </w:rPr>
                </m:ctrlPr>
              </m:e>
              <m:sub>
                <m:r>
                  <w:rPr>
                    <w:rFonts w:ascii="Cambria Math" w:hAnsi="Cambria Math"/>
                    <w:szCs w:val="24"/>
                    <w:lang w:val="en-US"/>
                  </w:rPr>
                  <m:t>j</m:t>
                </m:r>
                <m:r>
                  <w:rPr>
                    <w:rFonts w:ascii="Cambria Math"/>
                    <w:szCs w:val="24"/>
                  </w:rPr>
                  <m:t>,</m:t>
                </m:r>
                <m:r>
                  <w:rPr>
                    <w:rFonts w:ascii="Cambria Math" w:hAnsi="Cambria Math"/>
                    <w:szCs w:val="24"/>
                    <w:lang w:val="en-US"/>
                  </w:rPr>
                  <m:t>f</m:t>
                </m:r>
              </m:sub>
            </m:sSub>
          </m:num>
          <m:den>
            <m:sSubSup>
              <m:sSubSupPr>
                <m:ctrlPr>
                  <w:rPr>
                    <w:rFonts w:ascii="Cambria Math" w:hAnsi="Cambria Math"/>
                    <w:i/>
                    <w:szCs w:val="24"/>
                  </w:rPr>
                </m:ctrlPr>
              </m:sSubSupPr>
              <m:e>
                <m:r>
                  <w:rPr>
                    <w:rFonts w:ascii="Cambria Math" w:hAnsi="Cambria Math"/>
                    <w:szCs w:val="24"/>
                    <w:lang w:val="en-US"/>
                  </w:rPr>
                  <m:t>q</m:t>
                </m:r>
              </m:e>
              <m:sub>
                <m:r>
                  <w:rPr>
                    <w:rFonts w:ascii="Cambria Math" w:hAnsi="Cambria Math"/>
                    <w:szCs w:val="24"/>
                  </w:rPr>
                  <m:t>j</m:t>
                </m:r>
              </m:sub>
              <m:sup>
                <m:r>
                  <w:rPr>
                    <w:rFonts w:ascii="Cambria Math" w:hAnsi="Cambria Math"/>
                    <w:szCs w:val="24"/>
                  </w:rPr>
                  <m:t>р</m:t>
                </m:r>
              </m:sup>
            </m:sSubSup>
          </m:den>
        </m:f>
      </m:oMath>
      <w:r w:rsidR="00517EF6" w:rsidRPr="00A5746B">
        <w:rPr>
          <w:szCs w:val="24"/>
        </w:rPr>
        <w:t xml:space="preserve"> – относительный часовой расх</w:t>
      </w:r>
      <w:r w:rsidR="002664F2" w:rsidRPr="00A5746B">
        <w:rPr>
          <w:szCs w:val="24"/>
        </w:rPr>
        <w:t xml:space="preserve">од </w:t>
      </w:r>
      <w:r w:rsidR="00517EF6" w:rsidRPr="00A5746B">
        <w:rPr>
          <w:szCs w:val="24"/>
        </w:rPr>
        <w:t xml:space="preserve">тепла у </w:t>
      </w:r>
      <w:r w:rsidR="00517EF6" w:rsidRPr="00A5746B">
        <w:rPr>
          <w:i/>
          <w:szCs w:val="24"/>
          <w:lang w:val="en-US"/>
        </w:rPr>
        <w:t>j</w:t>
      </w:r>
      <w:r w:rsidR="00517EF6" w:rsidRPr="00A5746B">
        <w:rPr>
          <w:szCs w:val="24"/>
        </w:rPr>
        <w:t xml:space="preserve">-го потребителя при отказе </w:t>
      </w:r>
      <w:r w:rsidR="00517EF6" w:rsidRPr="00A5746B">
        <w:rPr>
          <w:i/>
          <w:szCs w:val="24"/>
          <w:lang w:val="en-US"/>
        </w:rPr>
        <w:t>f</w:t>
      </w:r>
      <w:r w:rsidR="00517EF6" w:rsidRPr="00A5746B">
        <w:rPr>
          <w:szCs w:val="24"/>
        </w:rPr>
        <w:t>-го элеме</w:t>
      </w:r>
      <w:r w:rsidR="00517EF6" w:rsidRPr="00A5746B">
        <w:rPr>
          <w:szCs w:val="24"/>
        </w:rPr>
        <w:t>н</w:t>
      </w:r>
      <w:r w:rsidR="00517EF6" w:rsidRPr="00A5746B">
        <w:rPr>
          <w:szCs w:val="24"/>
        </w:rPr>
        <w:t>та при</w:t>
      </w:r>
      <w:r w:rsidR="002F5504" w:rsidRPr="00A5746B">
        <w:rPr>
          <w:szCs w:val="24"/>
        </w:rPr>
        <w:t xml:space="preserve"> </w:t>
      </w:r>
      <m:oMath>
        <m:sSup>
          <m:sSupPr>
            <m:ctrlPr>
              <w:rPr>
                <w:rFonts w:ascii="Cambria Math" w:hAnsi="Cambria Math"/>
                <w:i/>
                <w:szCs w:val="24"/>
              </w:rPr>
            </m:ctrlPr>
          </m:sSupPr>
          <m:e>
            <m:r>
              <m:rPr>
                <m:sty m:val="p"/>
              </m:rPr>
              <w:rPr>
                <w:rFonts w:ascii="Cambria Math"/>
                <w:szCs w:val="24"/>
              </w:rPr>
              <m:t>t</m:t>
            </m:r>
          </m:e>
          <m:sup>
            <m:r>
              <m:rPr>
                <m:sty m:val="p"/>
              </m:rPr>
              <w:rPr>
                <w:rFonts w:ascii="Cambria Math" w:hAnsi="Cambria Math"/>
                <w:szCs w:val="24"/>
              </w:rPr>
              <m:t>нр</m:t>
            </m:r>
          </m:sup>
        </m:sSup>
      </m:oMath>
      <w:r w:rsidR="00517EF6" w:rsidRPr="00A5746B">
        <w:rPr>
          <w:szCs w:val="24"/>
        </w:rPr>
        <w:t>:</w:t>
      </w:r>
    </w:p>
    <w:p w:rsidR="00517EF6" w:rsidRPr="00A5746B" w:rsidRDefault="00517EF6" w:rsidP="0006129B">
      <w:pPr>
        <w:ind w:firstLine="426"/>
        <w:rPr>
          <w:szCs w:val="24"/>
        </w:rPr>
      </w:pPr>
      <w:r w:rsidRPr="00A5746B">
        <w:rPr>
          <w:szCs w:val="24"/>
        </w:rPr>
        <w:t xml:space="preserve"> </w:t>
      </w:r>
      <m:oMath>
        <m:sSubSup>
          <m:sSubSupPr>
            <m:ctrlPr>
              <w:rPr>
                <w:rFonts w:ascii="Cambria Math" w:hAnsi="Cambria Math"/>
                <w:bCs/>
                <w:i/>
                <w:szCs w:val="24"/>
              </w:rPr>
            </m:ctrlPr>
          </m:sSubSupPr>
          <m:e>
            <m:r>
              <m:rPr>
                <m:sty m:val="p"/>
              </m:rPr>
              <w:rPr>
                <w:rFonts w:ascii="Cambria Math"/>
                <w:szCs w:val="24"/>
              </w:rPr>
              <m:t>z</m:t>
            </m:r>
          </m:e>
          <m:sub>
            <m:r>
              <m:rPr>
                <m:sty m:val="p"/>
              </m:rPr>
              <w:rPr>
                <w:rFonts w:ascii="Cambria Math"/>
                <w:szCs w:val="24"/>
                <w:lang w:val="en-US"/>
              </w:rPr>
              <m:t>f</m:t>
            </m:r>
          </m:sub>
          <m:sup>
            <m:r>
              <m:rPr>
                <m:sty m:val="p"/>
              </m:rPr>
              <w:rPr>
                <w:rFonts w:ascii="Cambria Math" w:hAnsi="Cambria Math"/>
                <w:szCs w:val="24"/>
              </w:rPr>
              <m:t>в</m:t>
            </m:r>
          </m:sup>
        </m:sSubSup>
      </m:oMath>
      <w:r w:rsidRPr="00A5746B">
        <w:rPr>
          <w:szCs w:val="24"/>
        </w:rPr>
        <w:t xml:space="preserve">- время восстановления </w:t>
      </w:r>
      <w:r w:rsidRPr="00A5746B">
        <w:rPr>
          <w:i/>
          <w:szCs w:val="24"/>
          <w:lang w:val="en-US"/>
        </w:rPr>
        <w:t>f</w:t>
      </w:r>
      <w:r w:rsidRPr="00A5746B">
        <w:rPr>
          <w:szCs w:val="24"/>
        </w:rPr>
        <w:t>-го элемента ТС, ч;</w:t>
      </w:r>
    </w:p>
    <w:p w:rsidR="00517EF6" w:rsidRPr="00A5746B" w:rsidRDefault="00517EF6" w:rsidP="0006129B">
      <w:pPr>
        <w:ind w:firstLine="426"/>
        <w:rPr>
          <w:szCs w:val="24"/>
        </w:rPr>
      </w:pPr>
      <w:r w:rsidRPr="00A5746B">
        <w:rPr>
          <w:szCs w:val="24"/>
        </w:rPr>
        <w:t xml:space="preserve"> </w:t>
      </w:r>
      <m:oMath>
        <m:sSub>
          <m:sSubPr>
            <m:ctrlPr>
              <w:rPr>
                <w:rFonts w:ascii="Cambria Math" w:hAnsi="Cambria Math"/>
                <w:i/>
                <w:szCs w:val="24"/>
              </w:rPr>
            </m:ctrlPr>
          </m:sSubPr>
          <m:e>
            <m:r>
              <w:rPr>
                <w:rFonts w:ascii="Cambria Math"/>
                <w:i/>
                <w:szCs w:val="24"/>
              </w:rPr>
              <w:sym w:font="Symbol" w:char="F062"/>
            </m:r>
          </m:e>
          <m:sub>
            <m:r>
              <m:rPr>
                <m:sty m:val="p"/>
              </m:rPr>
              <w:rPr>
                <w:rFonts w:ascii="Cambria Math"/>
                <w:szCs w:val="24"/>
              </w:rPr>
              <m:t>j</m:t>
            </m:r>
          </m:sub>
        </m:sSub>
      </m:oMath>
      <w:r w:rsidRPr="00A5746B">
        <w:rPr>
          <w:szCs w:val="24"/>
        </w:rPr>
        <w:t xml:space="preserve">- коэффициент тепловой аккумуляции здания </w:t>
      </w:r>
      <w:r w:rsidRPr="00A5746B">
        <w:rPr>
          <w:i/>
          <w:szCs w:val="24"/>
          <w:lang w:val="en-US"/>
        </w:rPr>
        <w:t>j</w:t>
      </w:r>
      <w:r w:rsidRPr="00A5746B">
        <w:rPr>
          <w:szCs w:val="24"/>
        </w:rPr>
        <w:t>-го потребителя, ч.</w:t>
      </w:r>
    </w:p>
    <w:p w:rsidR="00517EF6" w:rsidRPr="00A5746B" w:rsidRDefault="00517EF6" w:rsidP="0006129B">
      <w:pPr>
        <w:rPr>
          <w:rStyle w:val="FontStyle11"/>
          <w:rFonts w:eastAsia="Times New Roman"/>
          <w:bCs/>
          <w:sz w:val="24"/>
          <w:szCs w:val="24"/>
        </w:rPr>
      </w:pPr>
    </w:p>
    <w:p w:rsidR="00517EF6" w:rsidRPr="00A5746B" w:rsidRDefault="00BC55C3" w:rsidP="0006129B">
      <w:pPr>
        <w:pStyle w:val="ab"/>
        <w:tabs>
          <w:tab w:val="left" w:pos="851"/>
        </w:tabs>
        <w:autoSpaceDE w:val="0"/>
        <w:autoSpaceDN w:val="0"/>
        <w:adjustRightInd w:val="0"/>
        <w:ind w:firstLine="567"/>
        <w:rPr>
          <w:rStyle w:val="FontStyle11"/>
          <w:rFonts w:eastAsia="Times New Roman"/>
          <w:sz w:val="24"/>
          <w:szCs w:val="24"/>
        </w:rPr>
      </w:pPr>
      <w:r w:rsidRPr="00A5746B">
        <w:rPr>
          <w:rFonts w:eastAsia="Times New Roman"/>
          <w:szCs w:val="24"/>
        </w:rPr>
        <w:t xml:space="preserve">8. </w:t>
      </w:r>
      <w:r w:rsidR="00517EF6" w:rsidRPr="00A5746B">
        <w:rPr>
          <w:rFonts w:eastAsia="Times New Roman"/>
          <w:szCs w:val="24"/>
        </w:rPr>
        <w:t xml:space="preserve">Коэффициент готовности к обеспечению расчетного теплоснабжения </w:t>
      </w:r>
      <w:r w:rsidR="00517EF6" w:rsidRPr="00A5746B">
        <w:rPr>
          <w:rFonts w:eastAsia="Times New Roman"/>
          <w:i/>
          <w:szCs w:val="24"/>
        </w:rPr>
        <w:t>j</w:t>
      </w:r>
      <w:r w:rsidR="00517EF6" w:rsidRPr="00A5746B">
        <w:rPr>
          <w:rFonts w:eastAsia="Times New Roman"/>
          <w:szCs w:val="24"/>
        </w:rPr>
        <w:t xml:space="preserve">-го потребителя (определяется для каждого потребителя расчетной схемы </w:t>
      </w:r>
      <w:r w:rsidR="00517EF6" w:rsidRPr="00A5746B">
        <w:rPr>
          <w:szCs w:val="24"/>
        </w:rPr>
        <w:t>ТС)</w:t>
      </w:r>
      <w:r w:rsidR="00517EF6" w:rsidRPr="00A5746B">
        <w:rPr>
          <w:rStyle w:val="FontStyle11"/>
          <w:sz w:val="24"/>
          <w:szCs w:val="24"/>
        </w:rPr>
        <w:t>:</w:t>
      </w:r>
    </w:p>
    <w:tbl>
      <w:tblPr>
        <w:tblW w:w="9307" w:type="dxa"/>
        <w:jc w:val="center"/>
        <w:tblInd w:w="745" w:type="dxa"/>
        <w:tblLook w:val="04A0" w:firstRow="1" w:lastRow="0" w:firstColumn="1" w:lastColumn="0" w:noHBand="0" w:noVBand="1"/>
      </w:tblPr>
      <w:tblGrid>
        <w:gridCol w:w="8556"/>
        <w:gridCol w:w="751"/>
      </w:tblGrid>
      <w:tr w:rsidR="00873E8F" w:rsidRPr="00A5746B" w:rsidTr="00D60195">
        <w:trPr>
          <w:trHeight w:val="844"/>
          <w:jc w:val="center"/>
        </w:trPr>
        <w:tc>
          <w:tcPr>
            <w:tcW w:w="8556" w:type="dxa"/>
            <w:vAlign w:val="center"/>
          </w:tcPr>
          <w:p w:rsidR="00517EF6" w:rsidRPr="00A5746B" w:rsidRDefault="00A06375" w:rsidP="0006129B">
            <w:pPr>
              <w:pStyle w:val="ab"/>
              <w:jc w:val="center"/>
              <w:rPr>
                <w:szCs w:val="24"/>
              </w:rPr>
            </w:pPr>
            <m:oMath>
              <m:sSub>
                <m:sSubPr>
                  <m:ctrlPr>
                    <w:rPr>
                      <w:rFonts w:ascii="Cambria Math" w:hAnsi="Cambria Math"/>
                      <w:i/>
                      <w:szCs w:val="24"/>
                      <w:lang w:val="en-US"/>
                    </w:rPr>
                  </m:ctrlPr>
                </m:sSubPr>
                <m:e>
                  <m:r>
                    <w:rPr>
                      <w:rFonts w:ascii="Cambria Math" w:hAnsi="Cambria Math"/>
                      <w:szCs w:val="24"/>
                      <w:lang w:val="en-US"/>
                    </w:rPr>
                    <m:t>K</m:t>
                  </m:r>
                </m:e>
                <m:sub>
                  <m:r>
                    <w:rPr>
                      <w:rFonts w:ascii="Cambria Math" w:hAnsi="Cambria Math"/>
                      <w:szCs w:val="24"/>
                      <w:lang w:val="en-US"/>
                    </w:rPr>
                    <m:t>j</m:t>
                  </m:r>
                </m:sub>
              </m:sSub>
              <m:r>
                <w:rPr>
                  <w:rFonts w:ascii="Cambria Math"/>
                  <w:szCs w:val="24"/>
                </w:rPr>
                <m:t>=</m:t>
              </m:r>
              <m:sSub>
                <m:sSubPr>
                  <m:ctrlPr>
                    <w:rPr>
                      <w:rFonts w:ascii="Cambria Math" w:hAnsi="Cambria Math"/>
                      <w:i/>
                      <w:szCs w:val="24"/>
                    </w:rPr>
                  </m:ctrlPr>
                </m:sSubPr>
                <m:e>
                  <m:r>
                    <w:rPr>
                      <w:rFonts w:ascii="Cambria Math" w:hAnsi="Cambria Math"/>
                      <w:szCs w:val="24"/>
                      <w:lang w:val="en-US"/>
                    </w:rPr>
                    <m:t>p</m:t>
                  </m:r>
                </m:e>
                <m:sub>
                  <m:r>
                    <w:rPr>
                      <w:rFonts w:ascii="Cambria Math"/>
                      <w:szCs w:val="24"/>
                    </w:rPr>
                    <m:t>0</m:t>
                  </m:r>
                </m:sub>
              </m:sSub>
              <m:r>
                <w:rPr>
                  <w:rFonts w:ascii="Cambria Math"/>
                  <w:szCs w:val="24"/>
                </w:rPr>
                <m:t>+</m:t>
              </m:r>
              <m:nary>
                <m:naryPr>
                  <m:chr m:val="∑"/>
                  <m:limLoc m:val="undOvr"/>
                  <m:supHide m:val="1"/>
                  <m:ctrlPr>
                    <w:rPr>
                      <w:rFonts w:ascii="Cambria Math" w:eastAsia="Times New Roman" w:hAnsi="Cambria Math"/>
                      <w:i/>
                      <w:szCs w:val="24"/>
                    </w:rPr>
                  </m:ctrlPr>
                </m:naryPr>
                <m:sub>
                  <m:r>
                    <w:rPr>
                      <w:rFonts w:ascii="Cambria Math" w:eastAsia="Times New Roman" w:hAnsi="Cambria Math"/>
                      <w:szCs w:val="24"/>
                      <w:lang w:val="en-US"/>
                    </w:rPr>
                    <m:t>f</m:t>
                  </m:r>
                  <m:r>
                    <w:rPr>
                      <w:rFonts w:ascii="Cambria Math" w:eastAsia="Times New Roman" w:hAnsi="Cambria Math"/>
                      <w:szCs w:val="24"/>
                    </w:rPr>
                    <m:t>∈</m:t>
                  </m:r>
                  <m:sSub>
                    <m:sSubPr>
                      <m:ctrlPr>
                        <w:rPr>
                          <w:rFonts w:ascii="Cambria Math" w:eastAsia="Times New Roman" w:hAnsi="Cambria Math"/>
                          <w:i/>
                          <w:szCs w:val="24"/>
                          <w:lang w:val="en-US"/>
                        </w:rPr>
                      </m:ctrlPr>
                    </m:sSubPr>
                    <m:e>
                      <m:r>
                        <w:rPr>
                          <w:rFonts w:ascii="Cambria Math" w:eastAsia="Times New Roman" w:hAnsi="Cambria Math"/>
                          <w:szCs w:val="24"/>
                          <w:lang w:val="en-US"/>
                        </w:rPr>
                        <m:t>F</m:t>
                      </m:r>
                      <m:ctrlPr>
                        <w:rPr>
                          <w:rFonts w:ascii="Cambria Math" w:eastAsia="Times New Roman" w:hAnsi="Cambria Math"/>
                          <w:i/>
                          <w:szCs w:val="24"/>
                        </w:rPr>
                      </m:ctrlPr>
                    </m:e>
                    <m:sub>
                      <m:r>
                        <w:rPr>
                          <w:rFonts w:ascii="Cambria Math" w:eastAsia="Times New Roman" w:hAnsi="Cambria Math"/>
                          <w:szCs w:val="24"/>
                          <w:lang w:val="en-US"/>
                        </w:rPr>
                        <m:t>j</m:t>
                      </m:r>
                    </m:sub>
                  </m:sSub>
                </m:sub>
                <m:sup/>
                <m:e>
                  <m:sSub>
                    <m:sSubPr>
                      <m:ctrlPr>
                        <w:rPr>
                          <w:rFonts w:ascii="Cambria Math" w:eastAsia="Times New Roman" w:hAnsi="Cambria Math"/>
                          <w:i/>
                          <w:szCs w:val="24"/>
                        </w:rPr>
                      </m:ctrlPr>
                    </m:sSubPr>
                    <m:e>
                      <m:r>
                        <w:rPr>
                          <w:rFonts w:ascii="Cambria Math" w:eastAsia="Times New Roman" w:hAnsi="Cambria Math"/>
                          <w:szCs w:val="24"/>
                          <w:lang w:val="en-US"/>
                        </w:rPr>
                        <m:t>p</m:t>
                      </m:r>
                    </m:e>
                    <m:sub>
                      <m:r>
                        <w:rPr>
                          <w:rFonts w:ascii="Cambria Math" w:eastAsia="Times New Roman" w:hAnsi="Cambria Math"/>
                          <w:szCs w:val="24"/>
                          <w:lang w:val="en-US"/>
                        </w:rPr>
                        <m:t>f</m:t>
                      </m:r>
                    </m:sub>
                  </m:sSub>
                </m:e>
              </m:nary>
            </m:oMath>
            <w:r w:rsidR="00517EF6" w:rsidRPr="00A5746B">
              <w:rPr>
                <w:szCs w:val="24"/>
              </w:rPr>
              <w:t>,</w:t>
            </w:r>
          </w:p>
        </w:tc>
        <w:tc>
          <w:tcPr>
            <w:tcW w:w="751" w:type="dxa"/>
            <w:vAlign w:val="center"/>
          </w:tcPr>
          <w:p w:rsidR="00517EF6" w:rsidRPr="00A5746B" w:rsidRDefault="00517EF6" w:rsidP="0006129B">
            <w:pPr>
              <w:pStyle w:val="ab"/>
              <w:jc w:val="center"/>
              <w:rPr>
                <w:szCs w:val="24"/>
              </w:rPr>
            </w:pPr>
            <w:bookmarkStart w:id="116" w:name="_Ref374096511"/>
            <w:r w:rsidRPr="00A5746B">
              <w:rPr>
                <w:szCs w:val="24"/>
              </w:rPr>
              <w:t>(</w:t>
            </w:r>
            <w:r w:rsidR="008A3CE6" w:rsidRPr="00A5746B">
              <w:rPr>
                <w:rStyle w:val="FontStyle11"/>
                <w:sz w:val="24"/>
                <w:szCs w:val="24"/>
              </w:rPr>
              <w:fldChar w:fldCharType="begin"/>
            </w:r>
            <w:r w:rsidRPr="00A5746B">
              <w:rPr>
                <w:rStyle w:val="FontStyle11"/>
                <w:sz w:val="24"/>
                <w:szCs w:val="24"/>
              </w:rPr>
              <w:instrText xml:space="preserve"> SEQ Список_формул \* ARABIC </w:instrText>
            </w:r>
            <w:r w:rsidR="008A3CE6" w:rsidRPr="00A5746B">
              <w:rPr>
                <w:rStyle w:val="FontStyle11"/>
                <w:sz w:val="24"/>
                <w:szCs w:val="24"/>
              </w:rPr>
              <w:fldChar w:fldCharType="separate"/>
            </w:r>
            <w:r w:rsidR="00743685" w:rsidRPr="00A5746B">
              <w:rPr>
                <w:rStyle w:val="FontStyle11"/>
                <w:noProof/>
                <w:sz w:val="24"/>
                <w:szCs w:val="24"/>
              </w:rPr>
              <w:t>9</w:t>
            </w:r>
            <w:r w:rsidR="008A3CE6" w:rsidRPr="00A5746B">
              <w:rPr>
                <w:rStyle w:val="FontStyle11"/>
                <w:sz w:val="24"/>
                <w:szCs w:val="24"/>
              </w:rPr>
              <w:fldChar w:fldCharType="end"/>
            </w:r>
            <w:r w:rsidRPr="00A5746B">
              <w:rPr>
                <w:szCs w:val="24"/>
              </w:rPr>
              <w:t>)</w:t>
            </w:r>
            <w:bookmarkEnd w:id="116"/>
          </w:p>
        </w:tc>
      </w:tr>
    </w:tbl>
    <w:p w:rsidR="00517EF6" w:rsidRPr="00A5746B" w:rsidRDefault="00517EF6" w:rsidP="0006129B">
      <w:pPr>
        <w:pStyle w:val="ab"/>
        <w:tabs>
          <w:tab w:val="left" w:pos="426"/>
        </w:tabs>
        <w:ind w:left="910" w:hanging="910"/>
        <w:rPr>
          <w:rStyle w:val="FontStyle11"/>
          <w:sz w:val="24"/>
          <w:szCs w:val="24"/>
        </w:rPr>
      </w:pPr>
      <w:r w:rsidRPr="00A5746B">
        <w:rPr>
          <w:szCs w:val="24"/>
        </w:rPr>
        <w:lastRenderedPageBreak/>
        <w:t>где:</w:t>
      </w:r>
      <m:oMath>
        <m:r>
          <w:rPr>
            <w:rFonts w:ascii="Cambria Math"/>
            <w:szCs w:val="24"/>
            <w:vertAlign w:val="subscript"/>
          </w:rPr>
          <m:t xml:space="preserve"> </m:t>
        </m:r>
        <m:sSub>
          <m:sSubPr>
            <m:ctrlPr>
              <w:rPr>
                <w:rFonts w:ascii="Cambria Math" w:hAnsi="Cambria Math"/>
                <w:i/>
                <w:szCs w:val="24"/>
                <w:vertAlign w:val="subscript"/>
                <w:lang w:val="en-US"/>
              </w:rPr>
            </m:ctrlPr>
          </m:sSubPr>
          <m:e>
            <m:r>
              <m:rPr>
                <m:sty m:val="p"/>
              </m:rPr>
              <w:rPr>
                <w:rFonts w:ascii="Cambria Math"/>
                <w:szCs w:val="24"/>
                <w:vertAlign w:val="subscript"/>
                <w:lang w:val="en-US"/>
              </w:rPr>
              <m:t>F</m:t>
            </m:r>
          </m:e>
          <m:sub>
            <m:r>
              <m:rPr>
                <m:sty m:val="p"/>
              </m:rPr>
              <w:rPr>
                <w:rFonts w:ascii="Cambria Math"/>
                <w:szCs w:val="24"/>
                <w:vertAlign w:val="subscript"/>
                <w:lang w:val="en-US"/>
              </w:rPr>
              <m:t>j</m:t>
            </m:r>
          </m:sub>
        </m:sSub>
      </m:oMath>
      <w:r w:rsidRPr="00A5746B">
        <w:rPr>
          <w:szCs w:val="24"/>
        </w:rPr>
        <w:t xml:space="preserve"> </w:t>
      </w:r>
      <w:r w:rsidRPr="00A5746B">
        <w:rPr>
          <w:rStyle w:val="FontStyle11"/>
          <w:i/>
          <w:sz w:val="24"/>
          <w:szCs w:val="24"/>
        </w:rPr>
        <w:t>-</w:t>
      </w:r>
      <w:r w:rsidRPr="00A5746B">
        <w:rPr>
          <w:rStyle w:val="FontStyle11"/>
          <w:sz w:val="24"/>
          <w:szCs w:val="24"/>
        </w:rPr>
        <w:t xml:space="preserve"> множество элементов </w:t>
      </w:r>
      <w:r w:rsidRPr="00A5746B">
        <w:rPr>
          <w:szCs w:val="24"/>
        </w:rPr>
        <w:t>ТС</w:t>
      </w:r>
      <w:r w:rsidRPr="00A5746B">
        <w:rPr>
          <w:rStyle w:val="FontStyle11"/>
          <w:sz w:val="24"/>
          <w:szCs w:val="24"/>
        </w:rPr>
        <w:t>, вых</w:t>
      </w:r>
      <w:r w:rsidR="002664F2" w:rsidRPr="00A5746B">
        <w:rPr>
          <w:rStyle w:val="FontStyle11"/>
          <w:sz w:val="24"/>
          <w:szCs w:val="24"/>
        </w:rPr>
        <w:t xml:space="preserve">од </w:t>
      </w:r>
      <w:r w:rsidRPr="00A5746B">
        <w:rPr>
          <w:rStyle w:val="FontStyle11"/>
          <w:sz w:val="24"/>
          <w:szCs w:val="24"/>
        </w:rPr>
        <w:t xml:space="preserve">которых в аварию не нарушает расчетный уровень теплоснабжения </w:t>
      </w:r>
      <w:r w:rsidRPr="00A5746B">
        <w:rPr>
          <w:rStyle w:val="FontStyle11"/>
          <w:i/>
          <w:sz w:val="24"/>
          <w:szCs w:val="24"/>
        </w:rPr>
        <w:t>j</w:t>
      </w:r>
      <w:r w:rsidRPr="00A5746B">
        <w:rPr>
          <w:rStyle w:val="FontStyle11"/>
          <w:sz w:val="24"/>
          <w:szCs w:val="24"/>
        </w:rPr>
        <w:t>-го потребителя.</w:t>
      </w:r>
    </w:p>
    <w:p w:rsidR="00517EF6" w:rsidRPr="00A5746B" w:rsidRDefault="00517EF6" w:rsidP="0006129B">
      <w:pPr>
        <w:pStyle w:val="aff9"/>
        <w:spacing w:line="240" w:lineRule="auto"/>
        <w:rPr>
          <w:rStyle w:val="FontStyle11"/>
          <w:sz w:val="24"/>
          <w:szCs w:val="24"/>
        </w:rPr>
      </w:pPr>
    </w:p>
    <w:p w:rsidR="00517EF6" w:rsidRPr="00A5746B" w:rsidRDefault="00BC55C3" w:rsidP="0006129B">
      <w:pPr>
        <w:pStyle w:val="ab"/>
        <w:tabs>
          <w:tab w:val="left" w:pos="851"/>
        </w:tabs>
        <w:autoSpaceDE w:val="0"/>
        <w:autoSpaceDN w:val="0"/>
        <w:adjustRightInd w:val="0"/>
        <w:ind w:firstLine="567"/>
        <w:rPr>
          <w:rStyle w:val="FontStyle11"/>
          <w:sz w:val="24"/>
          <w:szCs w:val="24"/>
        </w:rPr>
      </w:pPr>
      <w:r w:rsidRPr="00A5746B">
        <w:rPr>
          <w:rStyle w:val="FontStyle11"/>
          <w:sz w:val="24"/>
          <w:szCs w:val="24"/>
        </w:rPr>
        <w:t xml:space="preserve">9. </w:t>
      </w:r>
      <w:r w:rsidR="00517EF6" w:rsidRPr="00A5746B">
        <w:rPr>
          <w:rStyle w:val="FontStyle11"/>
          <w:sz w:val="24"/>
          <w:szCs w:val="24"/>
        </w:rPr>
        <w:t xml:space="preserve">Вероятность безотказного теплоснабжения </w:t>
      </w:r>
      <w:r w:rsidR="00517EF6" w:rsidRPr="00A5746B">
        <w:rPr>
          <w:rFonts w:eastAsia="Times New Roman"/>
          <w:i/>
          <w:szCs w:val="24"/>
        </w:rPr>
        <w:t>j</w:t>
      </w:r>
      <w:r w:rsidR="00517EF6" w:rsidRPr="00A5746B">
        <w:rPr>
          <w:rFonts w:eastAsia="Times New Roman"/>
          <w:szCs w:val="24"/>
        </w:rPr>
        <w:t xml:space="preserve">-го </w:t>
      </w:r>
      <w:r w:rsidR="00517EF6" w:rsidRPr="00A5746B">
        <w:rPr>
          <w:rStyle w:val="FontStyle11"/>
          <w:sz w:val="24"/>
          <w:szCs w:val="24"/>
        </w:rPr>
        <w:t xml:space="preserve">потребителя – вероятность обеспечения в течение отопительного периода температуры воздуха в здании </w:t>
      </w:r>
      <w:r w:rsidR="00517EF6" w:rsidRPr="00A5746B">
        <w:rPr>
          <w:rFonts w:eastAsia="Times New Roman"/>
          <w:i/>
          <w:szCs w:val="24"/>
        </w:rPr>
        <w:t>j</w:t>
      </w:r>
      <w:r w:rsidR="00517EF6" w:rsidRPr="00A5746B">
        <w:rPr>
          <w:rFonts w:eastAsia="Times New Roman"/>
          <w:szCs w:val="24"/>
        </w:rPr>
        <w:t xml:space="preserve">-го </w:t>
      </w:r>
      <w:r w:rsidR="00517EF6" w:rsidRPr="00A5746B">
        <w:rPr>
          <w:rStyle w:val="FontStyle11"/>
          <w:sz w:val="24"/>
          <w:szCs w:val="24"/>
        </w:rPr>
        <w:t>потребителя не ниже м</w:t>
      </w:r>
      <w:r w:rsidR="00517EF6" w:rsidRPr="00A5746B">
        <w:rPr>
          <w:rStyle w:val="FontStyle11"/>
          <w:sz w:val="24"/>
          <w:szCs w:val="24"/>
        </w:rPr>
        <w:t>и</w:t>
      </w:r>
      <w:r w:rsidR="00517EF6" w:rsidRPr="00A5746B">
        <w:rPr>
          <w:rStyle w:val="FontStyle11"/>
          <w:sz w:val="24"/>
          <w:szCs w:val="24"/>
        </w:rPr>
        <w:t>нимально допустимого значения (определяется для каждого потребителя расчетной схемы</w:t>
      </w:r>
      <w:r w:rsidR="00517EF6" w:rsidRPr="00A5746B">
        <w:rPr>
          <w:szCs w:val="24"/>
        </w:rPr>
        <w:t xml:space="preserve"> ТС</w:t>
      </w:r>
      <w:r w:rsidR="00517EF6" w:rsidRPr="00A5746B">
        <w:rPr>
          <w:rStyle w:val="FontStyle11"/>
          <w:sz w:val="24"/>
          <w:szCs w:val="24"/>
        </w:rPr>
        <w:t>):</w:t>
      </w:r>
    </w:p>
    <w:tbl>
      <w:tblPr>
        <w:tblW w:w="9307" w:type="dxa"/>
        <w:jc w:val="center"/>
        <w:tblInd w:w="745" w:type="dxa"/>
        <w:tblLook w:val="04A0" w:firstRow="1" w:lastRow="0" w:firstColumn="1" w:lastColumn="0" w:noHBand="0" w:noVBand="1"/>
      </w:tblPr>
      <w:tblGrid>
        <w:gridCol w:w="8556"/>
        <w:gridCol w:w="751"/>
      </w:tblGrid>
      <w:tr w:rsidR="00873E8F" w:rsidRPr="00A5746B" w:rsidTr="00D60195">
        <w:trPr>
          <w:trHeight w:val="844"/>
          <w:jc w:val="center"/>
        </w:trPr>
        <w:tc>
          <w:tcPr>
            <w:tcW w:w="8556" w:type="dxa"/>
            <w:vAlign w:val="center"/>
          </w:tcPr>
          <w:p w:rsidR="00517EF6" w:rsidRPr="00A5746B" w:rsidRDefault="00A06375" w:rsidP="0006129B">
            <w:pPr>
              <w:pStyle w:val="ab"/>
              <w:jc w:val="center"/>
              <w:rPr>
                <w:szCs w:val="24"/>
              </w:rPr>
            </w:pPr>
            <m:oMath>
              <m:sSub>
                <m:sSubPr>
                  <m:ctrlPr>
                    <w:rPr>
                      <w:rFonts w:ascii="Cambria Math" w:hAnsi="Cambria Math"/>
                      <w:i/>
                      <w:szCs w:val="24"/>
                    </w:rPr>
                  </m:ctrlPr>
                </m:sSubPr>
                <m:e>
                  <m:r>
                    <w:rPr>
                      <w:rFonts w:ascii="Cambria Math" w:hAnsi="Cambria Math"/>
                      <w:szCs w:val="24"/>
                      <w:lang w:val="en-US"/>
                    </w:rPr>
                    <m:t>P</m:t>
                  </m:r>
                </m:e>
                <m:sub>
                  <m:r>
                    <w:rPr>
                      <w:rFonts w:ascii="Cambria Math" w:hAnsi="Cambria Math"/>
                      <w:szCs w:val="24"/>
                      <w:lang w:val="en-US"/>
                    </w:rPr>
                    <m:t>j</m:t>
                  </m:r>
                </m:sub>
              </m:sSub>
              <m:r>
                <w:rPr>
                  <w:rFonts w:ascii="Cambria Math"/>
                  <w:szCs w:val="24"/>
                </w:rPr>
                <m:t>=</m:t>
              </m:r>
              <m:sSup>
                <m:sSupPr>
                  <m:ctrlPr>
                    <w:rPr>
                      <w:rFonts w:ascii="Cambria Math" w:hAnsi="Cambria Math"/>
                      <w:i/>
                      <w:szCs w:val="24"/>
                      <w:lang w:val="en-US"/>
                    </w:rPr>
                  </m:ctrlPr>
                </m:sSupPr>
                <m:e>
                  <m:r>
                    <w:rPr>
                      <w:rFonts w:ascii="Cambria Math" w:hAnsi="Cambria Math"/>
                      <w:szCs w:val="24"/>
                      <w:lang w:val="en-US"/>
                    </w:rPr>
                    <m:t>e</m:t>
                  </m:r>
                </m:e>
                <m:sup>
                  <m:r>
                    <w:rPr>
                      <w:rFonts w:ascii="Cambria Math" w:hAnsi="Cambria Math"/>
                      <w:szCs w:val="24"/>
                    </w:rPr>
                    <m:t>-</m:t>
                  </m:r>
                  <m:d>
                    <m:dPr>
                      <m:begChr m:val="["/>
                      <m:endChr m:val="]"/>
                      <m:ctrlPr>
                        <w:rPr>
                          <w:rFonts w:ascii="Cambria Math" w:hAnsi="Cambria Math"/>
                          <w:i/>
                          <w:szCs w:val="24"/>
                        </w:rPr>
                      </m:ctrlPr>
                    </m:dPr>
                    <m:e>
                      <m:sSub>
                        <m:sSubPr>
                          <m:ctrlPr>
                            <w:rPr>
                              <w:rFonts w:ascii="Cambria Math" w:hAnsi="Cambria Math"/>
                              <w:i/>
                              <w:szCs w:val="24"/>
                              <w:lang w:val="en-US"/>
                            </w:rPr>
                          </m:ctrlPr>
                        </m:sSubPr>
                        <m:e>
                          <m:r>
                            <w:rPr>
                              <w:rFonts w:ascii="Cambria Math" w:hAnsi="Cambria Math"/>
                              <w:szCs w:val="24"/>
                              <w:lang w:val="en-US"/>
                            </w:rPr>
                            <m:t>p</m:t>
                          </m:r>
                        </m:e>
                        <m:sub>
                          <m:r>
                            <w:rPr>
                              <w:rFonts w:ascii="Cambria Math"/>
                              <w:szCs w:val="24"/>
                            </w:rPr>
                            <m:t>0</m:t>
                          </m:r>
                        </m:sub>
                      </m:sSub>
                      <m:r>
                        <w:rPr>
                          <w:rFonts w:ascii="Cambria Math" w:hAnsi="Cambria Math"/>
                          <w:szCs w:val="24"/>
                        </w:rPr>
                        <m:t>∙</m:t>
                      </m:r>
                      <m:nary>
                        <m:naryPr>
                          <m:chr m:val="∑"/>
                          <m:limLoc m:val="undOvr"/>
                          <m:supHide m:val="1"/>
                          <m:ctrlPr>
                            <w:rPr>
                              <w:rFonts w:ascii="Cambria Math" w:hAnsi="Cambria Math"/>
                              <w:i/>
                              <w:szCs w:val="24"/>
                            </w:rPr>
                          </m:ctrlPr>
                        </m:naryPr>
                        <m:sub>
                          <m:r>
                            <w:rPr>
                              <w:rFonts w:ascii="Cambria Math" w:hAnsi="Cambria Math"/>
                              <w:szCs w:val="24"/>
                              <w:lang w:val="en-US"/>
                            </w:rPr>
                            <m:t>f</m:t>
                          </m:r>
                        </m:sub>
                        <m:sup/>
                        <m:e>
                          <m:d>
                            <m:dPr>
                              <m:ctrlPr>
                                <w:rPr>
                                  <w:rFonts w:ascii="Cambria Math" w:hAnsi="Cambria Math"/>
                                  <w:i/>
                                  <w:szCs w:val="24"/>
                                </w:rPr>
                              </m:ctrlPr>
                            </m:dPr>
                            <m:e>
                              <m:sSub>
                                <m:sSubPr>
                                  <m:ctrlPr>
                                    <w:rPr>
                                      <w:rFonts w:ascii="Cambria Math" w:hAnsi="Cambria Math"/>
                                      <w:i/>
                                      <w:szCs w:val="24"/>
                                    </w:rPr>
                                  </m:ctrlPr>
                                </m:sSubPr>
                                <m:e>
                                  <m:r>
                                    <w:rPr>
                                      <w:rFonts w:ascii="Cambria Math" w:hAnsi="Cambria Math"/>
                                      <w:szCs w:val="24"/>
                                    </w:rPr>
                                    <m:t>ω</m:t>
                                  </m:r>
                                </m:e>
                                <m:sub>
                                  <m:r>
                                    <w:rPr>
                                      <w:rFonts w:ascii="Cambria Math" w:hAnsi="Cambria Math"/>
                                      <w:szCs w:val="24"/>
                                      <w:lang w:val="en-US"/>
                                    </w:rPr>
                                    <m:t>f</m:t>
                                  </m:r>
                                </m:sub>
                              </m:sSub>
                              <m:r>
                                <w:rPr>
                                  <w:rFonts w:ascii="Cambria Math" w:hAnsi="Cambria Math"/>
                                  <w:szCs w:val="24"/>
                                </w:rPr>
                                <m:t>∙</m:t>
                              </m:r>
                              <m:sSubSup>
                                <m:sSubSupPr>
                                  <m:ctrlPr>
                                    <w:rPr>
                                      <w:rFonts w:ascii="Cambria Math" w:hAnsi="Cambria Math"/>
                                      <w:i/>
                                      <w:szCs w:val="24"/>
                                      <w:lang w:val="en-US"/>
                                    </w:rPr>
                                  </m:ctrlPr>
                                </m:sSubSupPr>
                                <m:e>
                                  <m:r>
                                    <w:rPr>
                                      <w:rFonts w:ascii="Cambria Math" w:hAnsi="Cambria Math"/>
                                      <w:szCs w:val="24"/>
                                      <w:lang w:val="en-US"/>
                                    </w:rPr>
                                    <m:t>τ</m:t>
                                  </m:r>
                                </m:e>
                                <m:sub>
                                  <m:r>
                                    <w:rPr>
                                      <w:rFonts w:ascii="Cambria Math" w:hAnsi="Cambria Math"/>
                                      <w:szCs w:val="24"/>
                                      <w:lang w:val="en-US"/>
                                    </w:rPr>
                                    <m:t>j</m:t>
                                  </m:r>
                                  <m:r>
                                    <w:rPr>
                                      <w:rFonts w:ascii="Cambria Math"/>
                                      <w:szCs w:val="24"/>
                                    </w:rPr>
                                    <m:t>,</m:t>
                                  </m:r>
                                  <m:r>
                                    <w:rPr>
                                      <w:rFonts w:ascii="Cambria Math" w:hAnsi="Cambria Math"/>
                                      <w:szCs w:val="24"/>
                                      <w:lang w:val="en-US"/>
                                    </w:rPr>
                                    <m:t>f</m:t>
                                  </m:r>
                                </m:sub>
                                <m:sup>
                                  <m:r>
                                    <w:rPr>
                                      <w:rFonts w:ascii="Cambria Math" w:hAnsi="Cambria Math"/>
                                      <w:szCs w:val="24"/>
                                    </w:rPr>
                                    <m:t>рав</m:t>
                                  </m:r>
                                </m:sup>
                              </m:sSubSup>
                            </m:e>
                          </m:d>
                        </m:e>
                      </m:nary>
                    </m:e>
                  </m:d>
                </m:sup>
              </m:sSup>
            </m:oMath>
            <w:r w:rsidR="00517EF6" w:rsidRPr="00A5746B">
              <w:rPr>
                <w:szCs w:val="24"/>
              </w:rPr>
              <w:t>,</w:t>
            </w:r>
          </w:p>
        </w:tc>
        <w:tc>
          <w:tcPr>
            <w:tcW w:w="751" w:type="dxa"/>
            <w:vAlign w:val="center"/>
          </w:tcPr>
          <w:p w:rsidR="00517EF6" w:rsidRPr="00A5746B" w:rsidRDefault="00517EF6" w:rsidP="0006129B">
            <w:pPr>
              <w:pStyle w:val="ab"/>
              <w:jc w:val="center"/>
              <w:rPr>
                <w:szCs w:val="24"/>
              </w:rPr>
            </w:pPr>
            <w:bookmarkStart w:id="117" w:name="_Ref374096493"/>
            <w:r w:rsidRPr="00A5746B">
              <w:rPr>
                <w:szCs w:val="24"/>
              </w:rPr>
              <w:t>(</w:t>
            </w:r>
            <w:r w:rsidR="008A3CE6" w:rsidRPr="00A5746B">
              <w:rPr>
                <w:rStyle w:val="FontStyle11"/>
                <w:sz w:val="24"/>
                <w:szCs w:val="24"/>
              </w:rPr>
              <w:fldChar w:fldCharType="begin"/>
            </w:r>
            <w:r w:rsidRPr="00A5746B">
              <w:rPr>
                <w:rStyle w:val="FontStyle11"/>
                <w:sz w:val="24"/>
                <w:szCs w:val="24"/>
              </w:rPr>
              <w:instrText xml:space="preserve"> SEQ Список_формул \* ARABIC </w:instrText>
            </w:r>
            <w:r w:rsidR="008A3CE6" w:rsidRPr="00A5746B">
              <w:rPr>
                <w:rStyle w:val="FontStyle11"/>
                <w:sz w:val="24"/>
                <w:szCs w:val="24"/>
              </w:rPr>
              <w:fldChar w:fldCharType="separate"/>
            </w:r>
            <w:r w:rsidR="00743685" w:rsidRPr="00A5746B">
              <w:rPr>
                <w:rStyle w:val="FontStyle11"/>
                <w:noProof/>
                <w:sz w:val="24"/>
                <w:szCs w:val="24"/>
              </w:rPr>
              <w:t>10</w:t>
            </w:r>
            <w:r w:rsidR="008A3CE6" w:rsidRPr="00A5746B">
              <w:rPr>
                <w:rStyle w:val="FontStyle11"/>
                <w:sz w:val="24"/>
                <w:szCs w:val="24"/>
              </w:rPr>
              <w:fldChar w:fldCharType="end"/>
            </w:r>
            <w:r w:rsidRPr="00A5746B">
              <w:rPr>
                <w:szCs w:val="24"/>
              </w:rPr>
              <w:t>)</w:t>
            </w:r>
            <w:bookmarkEnd w:id="117"/>
          </w:p>
        </w:tc>
      </w:tr>
    </w:tbl>
    <w:p w:rsidR="00517EF6" w:rsidRPr="00A5746B" w:rsidRDefault="00517EF6" w:rsidP="0006129B">
      <w:pPr>
        <w:ind w:left="1106" w:hanging="1106"/>
        <w:rPr>
          <w:szCs w:val="24"/>
        </w:rPr>
      </w:pPr>
      <w:r w:rsidRPr="00A5746B">
        <w:rPr>
          <w:szCs w:val="24"/>
        </w:rPr>
        <w:t>где</w:t>
      </w:r>
      <w:r w:rsidR="002F5504" w:rsidRPr="00A5746B">
        <w:rPr>
          <w:szCs w:val="24"/>
        </w:rPr>
        <w:t xml:space="preserve"> </w:t>
      </w:r>
      <m:oMath>
        <m:sSubSup>
          <m:sSubSupPr>
            <m:ctrlPr>
              <w:rPr>
                <w:rFonts w:ascii="Cambria Math" w:hAnsi="Cambria Math"/>
                <w:i/>
                <w:szCs w:val="24"/>
                <w:lang w:val="en-US"/>
              </w:rPr>
            </m:ctrlPr>
          </m:sSubSupPr>
          <m:e>
            <m:r>
              <m:rPr>
                <m:sty m:val="p"/>
              </m:rPr>
              <w:rPr>
                <w:rFonts w:ascii="Cambria Math" w:hAnsi="Cambria Math"/>
                <w:szCs w:val="24"/>
                <w:lang w:val="en-US"/>
              </w:rPr>
              <m:t>τ</m:t>
            </m:r>
          </m:e>
          <m:sub>
            <m:r>
              <m:rPr>
                <m:sty m:val="p"/>
              </m:rPr>
              <w:rPr>
                <w:rFonts w:ascii="Cambria Math"/>
                <w:szCs w:val="24"/>
                <w:lang w:val="en-US"/>
              </w:rPr>
              <m:t>j</m:t>
            </m:r>
            <m:r>
              <m:rPr>
                <m:sty m:val="p"/>
              </m:rPr>
              <w:rPr>
                <w:rFonts w:ascii="Cambria Math"/>
                <w:szCs w:val="24"/>
              </w:rPr>
              <m:t>,</m:t>
            </m:r>
            <m:r>
              <m:rPr>
                <m:sty m:val="p"/>
              </m:rPr>
              <w:rPr>
                <w:rFonts w:ascii="Cambria Math"/>
                <w:szCs w:val="24"/>
                <w:lang w:val="en-US"/>
              </w:rPr>
              <m:t>f</m:t>
            </m:r>
          </m:sub>
          <m:sup>
            <m:r>
              <m:rPr>
                <m:sty m:val="p"/>
              </m:rPr>
              <w:rPr>
                <w:rFonts w:ascii="Cambria Math" w:hAnsi="Cambria Math"/>
                <w:szCs w:val="24"/>
              </w:rPr>
              <m:t>рав</m:t>
            </m:r>
          </m:sup>
        </m:sSubSup>
      </m:oMath>
      <w:r w:rsidRPr="00A5746B">
        <w:rPr>
          <w:szCs w:val="24"/>
        </w:rPr>
        <w:t xml:space="preserve"> – продолжительность (число часов) стояния в течение отопительного периода темпер</w:t>
      </w:r>
      <w:r w:rsidRPr="00A5746B">
        <w:rPr>
          <w:szCs w:val="24"/>
        </w:rPr>
        <w:t>а</w:t>
      </w:r>
      <w:r w:rsidRPr="00A5746B">
        <w:rPr>
          <w:szCs w:val="24"/>
        </w:rPr>
        <w:t>туры наружного воздуха</w:t>
      </w:r>
      <w:r w:rsidR="002F5504" w:rsidRPr="00A5746B">
        <w:rPr>
          <w:szCs w:val="24"/>
        </w:rPr>
        <w:t xml:space="preserve"> </w:t>
      </w:r>
      <m:oMath>
        <m:sSup>
          <m:sSupPr>
            <m:ctrlPr>
              <w:rPr>
                <w:rFonts w:ascii="Cambria Math" w:hAnsi="Cambria Math"/>
                <w:i/>
                <w:szCs w:val="24"/>
              </w:rPr>
            </m:ctrlPr>
          </m:sSupPr>
          <m:e>
            <m:r>
              <m:rPr>
                <m:sty m:val="p"/>
              </m:rPr>
              <w:rPr>
                <w:rFonts w:ascii="Cambria Math"/>
                <w:szCs w:val="24"/>
                <w:lang w:val="en-US"/>
              </w:rPr>
              <m:t>t</m:t>
            </m:r>
          </m:e>
          <m:sup>
            <m:r>
              <m:rPr>
                <m:sty m:val="p"/>
              </m:rPr>
              <w:rPr>
                <w:rFonts w:ascii="Cambria Math" w:hAnsi="Cambria Math"/>
                <w:szCs w:val="24"/>
              </w:rPr>
              <m:t>н</m:t>
            </m:r>
          </m:sup>
        </m:sSup>
      </m:oMath>
      <w:r w:rsidRPr="00A5746B">
        <w:rPr>
          <w:szCs w:val="24"/>
        </w:rPr>
        <w:t xml:space="preserve"> ниже</w:t>
      </w:r>
      <w:r w:rsidR="002F5504" w:rsidRPr="00A5746B">
        <w:rPr>
          <w:szCs w:val="24"/>
        </w:rPr>
        <w:t xml:space="preserve"> </w:t>
      </w:r>
      <m:oMath>
        <m:sSubSup>
          <m:sSubSupPr>
            <m:ctrlPr>
              <w:rPr>
                <w:rFonts w:ascii="Cambria Math" w:hAnsi="Cambria Math"/>
                <w:i/>
                <w:szCs w:val="24"/>
                <w:lang w:val="en-US"/>
              </w:rPr>
            </m:ctrlPr>
          </m:sSubSupPr>
          <m:e>
            <m:r>
              <m:rPr>
                <m:sty m:val="p"/>
              </m:rPr>
              <w:rPr>
                <w:rFonts w:ascii="Cambria Math"/>
                <w:szCs w:val="24"/>
                <w:lang w:val="en-US"/>
              </w:rPr>
              <m:t>t</m:t>
            </m:r>
          </m:e>
          <m:sub>
            <m:r>
              <m:rPr>
                <m:sty m:val="p"/>
              </m:rPr>
              <w:rPr>
                <w:rFonts w:ascii="Cambria Math"/>
                <w:szCs w:val="24"/>
                <w:lang w:val="en-US"/>
              </w:rPr>
              <m:t>j</m:t>
            </m:r>
            <m:r>
              <m:rPr>
                <m:sty m:val="p"/>
              </m:rPr>
              <w:rPr>
                <w:rFonts w:ascii="Cambria Math"/>
                <w:szCs w:val="24"/>
              </w:rPr>
              <m:t>,</m:t>
            </m:r>
            <m:r>
              <m:rPr>
                <m:sty m:val="p"/>
              </m:rPr>
              <w:rPr>
                <w:rFonts w:ascii="Cambria Math"/>
                <w:szCs w:val="24"/>
                <w:lang w:val="en-US"/>
              </w:rPr>
              <m:t>f</m:t>
            </m:r>
          </m:sub>
          <m:sup>
            <m:r>
              <m:rPr>
                <m:sty m:val="p"/>
              </m:rPr>
              <w:rPr>
                <w:rFonts w:ascii="Cambria Math" w:hAnsi="Cambria Math"/>
                <w:szCs w:val="24"/>
              </w:rPr>
              <m:t>рав</m:t>
            </m:r>
          </m:sup>
        </m:sSubSup>
      </m:oMath>
      <w:r w:rsidRPr="00A5746B">
        <w:rPr>
          <w:szCs w:val="24"/>
        </w:rPr>
        <w:t xml:space="preserve">- температура наружного воздуха, при которой время восстановления </w:t>
      </w:r>
      <w:r w:rsidRPr="00A5746B">
        <w:rPr>
          <w:i/>
          <w:szCs w:val="24"/>
          <w:lang w:val="en-US"/>
        </w:rPr>
        <w:t>f</w:t>
      </w:r>
      <w:r w:rsidRPr="00A5746B">
        <w:rPr>
          <w:szCs w:val="24"/>
        </w:rPr>
        <w:t>-го элемента</w:t>
      </w:r>
      <w:r w:rsidR="002F5504" w:rsidRPr="00A5746B">
        <w:rPr>
          <w:szCs w:val="24"/>
        </w:rPr>
        <w:t xml:space="preserve"> </w:t>
      </w:r>
      <m:oMath>
        <m:sSubSup>
          <m:sSubSupPr>
            <m:ctrlPr>
              <w:rPr>
                <w:rFonts w:ascii="Cambria Math" w:hAnsi="Cambria Math"/>
                <w:bCs/>
                <w:i/>
                <w:szCs w:val="24"/>
              </w:rPr>
            </m:ctrlPr>
          </m:sSubSupPr>
          <m:e>
            <m:r>
              <m:rPr>
                <m:sty m:val="p"/>
              </m:rPr>
              <w:rPr>
                <w:rFonts w:ascii="Cambria Math"/>
                <w:szCs w:val="24"/>
              </w:rPr>
              <m:t>z</m:t>
            </m:r>
          </m:e>
          <m:sub>
            <m:r>
              <m:rPr>
                <m:sty m:val="p"/>
              </m:rPr>
              <w:rPr>
                <w:rFonts w:ascii="Cambria Math"/>
                <w:szCs w:val="24"/>
                <w:lang w:val="en-US"/>
              </w:rPr>
              <m:t>f</m:t>
            </m:r>
          </m:sub>
          <m:sup>
            <m:r>
              <m:rPr>
                <m:sty m:val="p"/>
              </m:rPr>
              <w:rPr>
                <w:rFonts w:ascii="Cambria Math" w:hAnsi="Cambria Math"/>
                <w:szCs w:val="24"/>
              </w:rPr>
              <m:t>в</m:t>
            </m:r>
          </m:sup>
        </m:sSubSup>
      </m:oMath>
      <w:r w:rsidRPr="00A5746B">
        <w:rPr>
          <w:szCs w:val="24"/>
        </w:rPr>
        <w:t xml:space="preserve">равно временному резерву </w:t>
      </w:r>
      <w:r w:rsidRPr="00A5746B">
        <w:rPr>
          <w:i/>
          <w:szCs w:val="24"/>
          <w:lang w:val="en-US"/>
        </w:rPr>
        <w:t>j</w:t>
      </w:r>
      <w:r w:rsidRPr="00A5746B">
        <w:rPr>
          <w:szCs w:val="24"/>
        </w:rPr>
        <w:t xml:space="preserve">-го потребителя, т.е. времени снижения температуры воздуха в здании </w:t>
      </w:r>
      <w:r w:rsidRPr="00A5746B">
        <w:rPr>
          <w:i/>
          <w:szCs w:val="24"/>
          <w:lang w:val="en-US"/>
        </w:rPr>
        <w:t>j</w:t>
      </w:r>
      <w:r w:rsidRPr="00A5746B">
        <w:rPr>
          <w:szCs w:val="24"/>
        </w:rPr>
        <w:t>-го потребителя до минимал</w:t>
      </w:r>
      <w:r w:rsidRPr="00A5746B">
        <w:rPr>
          <w:szCs w:val="24"/>
        </w:rPr>
        <w:t>ь</w:t>
      </w:r>
      <w:r w:rsidRPr="00A5746B">
        <w:rPr>
          <w:szCs w:val="24"/>
        </w:rPr>
        <w:t>но допустимого значения</w:t>
      </w:r>
      <w:r w:rsidR="002F5504" w:rsidRPr="00A5746B">
        <w:rPr>
          <w:szCs w:val="24"/>
        </w:rPr>
        <w:t xml:space="preserve"> </w:t>
      </w:r>
      <m:oMath>
        <m:sSubSup>
          <m:sSubSupPr>
            <m:ctrlPr>
              <w:rPr>
                <w:rFonts w:ascii="Cambria Math" w:hAnsi="Cambria Math"/>
                <w:i/>
                <w:szCs w:val="24"/>
              </w:rPr>
            </m:ctrlPr>
          </m:sSubSupPr>
          <m:e>
            <m:r>
              <m:rPr>
                <m:sty m:val="p"/>
              </m:rPr>
              <w:rPr>
                <w:rFonts w:ascii="Cambria Math"/>
                <w:szCs w:val="24"/>
              </w:rPr>
              <m:t>t</m:t>
            </m:r>
          </m:e>
          <m:sub>
            <m:sSub>
              <m:sSubPr>
                <m:ctrlPr>
                  <w:rPr>
                    <w:rFonts w:ascii="Cambria Math" w:hAnsi="Cambria Math"/>
                    <w:i/>
                    <w:szCs w:val="24"/>
                  </w:rPr>
                </m:ctrlPr>
              </m:sSubPr>
              <m:e>
                <m:r>
                  <m:rPr>
                    <m:sty m:val="p"/>
                  </m:rPr>
                  <w:rPr>
                    <w:rFonts w:ascii="Cambria Math"/>
                    <w:szCs w:val="24"/>
                    <w:lang w:val="en-US"/>
                  </w:rPr>
                  <m:t>j</m:t>
                </m:r>
              </m:e>
              <m:sub>
                <m:r>
                  <m:rPr>
                    <m:sty m:val="p"/>
                  </m:rPr>
                  <w:rPr>
                    <w:rFonts w:ascii="Cambria Math"/>
                    <w:szCs w:val="24"/>
                    <w:lang w:val="en-US"/>
                  </w:rPr>
                  <m:t>min</m:t>
                </m:r>
              </m:sub>
            </m:sSub>
          </m:sub>
          <m:sup>
            <m:r>
              <m:rPr>
                <m:sty m:val="p"/>
              </m:rPr>
              <w:rPr>
                <w:rFonts w:ascii="Cambria Math" w:hAnsi="Cambria Math"/>
                <w:szCs w:val="24"/>
              </w:rPr>
              <m:t>в</m:t>
            </m:r>
          </m:sup>
        </m:sSubSup>
      </m:oMath>
      <w:r w:rsidRPr="00A5746B">
        <w:rPr>
          <w:szCs w:val="24"/>
        </w:rPr>
        <w:t>.</w:t>
      </w:r>
    </w:p>
    <w:p w:rsidR="00517EF6" w:rsidRPr="00A5746B" w:rsidRDefault="00BC55C3" w:rsidP="0006129B">
      <w:pPr>
        <w:pStyle w:val="ab"/>
        <w:widowControl w:val="0"/>
        <w:autoSpaceDE w:val="0"/>
        <w:autoSpaceDN w:val="0"/>
        <w:adjustRightInd w:val="0"/>
        <w:ind w:firstLine="567"/>
        <w:rPr>
          <w:rStyle w:val="FontStyle11"/>
          <w:sz w:val="24"/>
          <w:szCs w:val="24"/>
        </w:rPr>
      </w:pPr>
      <w:r w:rsidRPr="00A5746B">
        <w:rPr>
          <w:rStyle w:val="FontStyle11"/>
          <w:sz w:val="24"/>
          <w:szCs w:val="24"/>
        </w:rPr>
        <w:t xml:space="preserve">9.1 </w:t>
      </w:r>
      <w:r w:rsidR="00517EF6" w:rsidRPr="00A5746B">
        <w:rPr>
          <w:rStyle w:val="FontStyle11"/>
          <w:sz w:val="24"/>
          <w:szCs w:val="24"/>
        </w:rPr>
        <w:t>Температура наружного воздуха</w:t>
      </w:r>
      <w:r w:rsidR="002F5504" w:rsidRPr="00A5746B">
        <w:rPr>
          <w:rStyle w:val="FontStyle11"/>
          <w:sz w:val="24"/>
          <w:szCs w:val="24"/>
        </w:rPr>
        <w:t xml:space="preserve"> </w:t>
      </w:r>
      <m:oMath>
        <m:sSubSup>
          <m:sSubSupPr>
            <m:ctrlPr>
              <w:rPr>
                <w:rFonts w:ascii="Cambria Math" w:hAnsi="Cambria Math"/>
                <w:i/>
                <w:szCs w:val="24"/>
                <w:lang w:val="en-US"/>
              </w:rPr>
            </m:ctrlPr>
          </m:sSubSupPr>
          <m:e>
            <m:r>
              <m:rPr>
                <m:sty m:val="p"/>
              </m:rPr>
              <w:rPr>
                <w:rFonts w:ascii="Cambria Math"/>
                <w:szCs w:val="24"/>
                <w:lang w:val="en-US"/>
              </w:rPr>
              <m:t>t</m:t>
            </m:r>
          </m:e>
          <m:sub>
            <m:r>
              <m:rPr>
                <m:sty m:val="p"/>
              </m:rPr>
              <w:rPr>
                <w:rFonts w:ascii="Cambria Math"/>
                <w:szCs w:val="24"/>
                <w:lang w:val="en-US"/>
              </w:rPr>
              <m:t>j</m:t>
            </m:r>
            <m:r>
              <m:rPr>
                <m:sty m:val="p"/>
              </m:rPr>
              <w:rPr>
                <w:rFonts w:ascii="Cambria Math"/>
                <w:szCs w:val="24"/>
              </w:rPr>
              <m:t>,</m:t>
            </m:r>
            <m:r>
              <m:rPr>
                <m:sty m:val="p"/>
              </m:rPr>
              <w:rPr>
                <w:rFonts w:ascii="Cambria Math"/>
                <w:szCs w:val="24"/>
                <w:lang w:val="en-US"/>
              </w:rPr>
              <m:t>f</m:t>
            </m:r>
          </m:sub>
          <m:sup>
            <m:r>
              <m:rPr>
                <m:sty m:val="p"/>
              </m:rPr>
              <w:rPr>
                <w:rFonts w:ascii="Cambria Math" w:hAnsi="Cambria Math"/>
                <w:szCs w:val="24"/>
              </w:rPr>
              <m:t>рав</m:t>
            </m:r>
          </m:sup>
        </m:sSubSup>
      </m:oMath>
      <w:r w:rsidR="00517EF6" w:rsidRPr="00A5746B">
        <w:rPr>
          <w:rStyle w:val="FontStyle11"/>
          <w:sz w:val="24"/>
          <w:szCs w:val="24"/>
        </w:rPr>
        <w:t xml:space="preserve">, при которой время восстановления </w:t>
      </w:r>
      <w:r w:rsidR="00517EF6" w:rsidRPr="00A5746B">
        <w:rPr>
          <w:rStyle w:val="FontStyle11"/>
          <w:i/>
          <w:sz w:val="24"/>
          <w:szCs w:val="24"/>
        </w:rPr>
        <w:t>f</w:t>
      </w:r>
      <w:r w:rsidR="00517EF6" w:rsidRPr="00A5746B">
        <w:rPr>
          <w:rStyle w:val="FontStyle11"/>
          <w:sz w:val="24"/>
          <w:szCs w:val="24"/>
        </w:rPr>
        <w:t xml:space="preserve">-го элемента равно временному резерву </w:t>
      </w:r>
      <w:r w:rsidR="00517EF6" w:rsidRPr="00A5746B">
        <w:rPr>
          <w:rStyle w:val="FontStyle11"/>
          <w:i/>
          <w:sz w:val="24"/>
          <w:szCs w:val="24"/>
        </w:rPr>
        <w:t>j</w:t>
      </w:r>
      <w:r w:rsidR="00517EF6" w:rsidRPr="00A5746B">
        <w:rPr>
          <w:rStyle w:val="FontStyle11"/>
          <w:sz w:val="24"/>
          <w:szCs w:val="24"/>
        </w:rPr>
        <w:t>-го потребителя</w:t>
      </w:r>
    </w:p>
    <w:p w:rsidR="00517EF6" w:rsidRPr="00A5746B" w:rsidRDefault="00517EF6" w:rsidP="0006129B">
      <w:pPr>
        <w:pStyle w:val="aff9"/>
        <w:spacing w:line="240" w:lineRule="auto"/>
        <w:rPr>
          <w:rStyle w:val="FontStyle11"/>
          <w:sz w:val="24"/>
          <w:szCs w:val="24"/>
        </w:rPr>
      </w:pPr>
    </w:p>
    <w:p w:rsidR="00517EF6" w:rsidRPr="00A5746B" w:rsidRDefault="00517EF6" w:rsidP="0006129B">
      <w:pPr>
        <w:ind w:firstLine="567"/>
        <w:rPr>
          <w:szCs w:val="24"/>
        </w:rPr>
      </w:pPr>
      <w:r w:rsidRPr="00A5746B">
        <w:rPr>
          <w:szCs w:val="24"/>
        </w:rPr>
        <w:t xml:space="preserve">При </w:t>
      </w:r>
      <m:oMath>
        <m:sSub>
          <m:sSubPr>
            <m:ctrlPr>
              <w:rPr>
                <w:rFonts w:ascii="Cambria Math" w:hAnsi="Cambria Math"/>
                <w:i/>
                <w:szCs w:val="24"/>
                <w:lang w:val="en-US"/>
              </w:rPr>
            </m:ctrlPr>
          </m:sSubPr>
          <m:e>
            <m:acc>
              <m:accPr>
                <m:chr m:val="̅"/>
                <m:ctrlPr>
                  <w:rPr>
                    <w:rFonts w:ascii="Cambria Math" w:hAnsi="Cambria Math"/>
                    <w:i/>
                    <w:szCs w:val="24"/>
                    <w:lang w:val="en-US"/>
                  </w:rPr>
                </m:ctrlPr>
              </m:accPr>
              <m:e>
                <m:r>
                  <w:rPr>
                    <w:rFonts w:ascii="Cambria Math" w:hAnsi="Cambria Math"/>
                    <w:szCs w:val="24"/>
                    <w:lang w:val="en-US"/>
                  </w:rPr>
                  <m:t>q</m:t>
                </m:r>
              </m:e>
            </m:acc>
          </m:e>
          <m:sub>
            <m:r>
              <w:rPr>
                <w:rFonts w:ascii="Cambria Math" w:hAnsi="Cambria Math"/>
                <w:szCs w:val="24"/>
                <w:lang w:val="en-US"/>
              </w:rPr>
              <m:t>j</m:t>
            </m:r>
            <m:r>
              <w:rPr>
                <w:rFonts w:ascii="Cambria Math"/>
                <w:szCs w:val="24"/>
              </w:rPr>
              <m:t>,</m:t>
            </m:r>
            <m:r>
              <w:rPr>
                <w:rFonts w:ascii="Cambria Math" w:hAnsi="Cambria Math"/>
                <w:szCs w:val="24"/>
                <w:lang w:val="en-US"/>
              </w:rPr>
              <m:t>f</m:t>
            </m:r>
          </m:sub>
        </m:sSub>
        <m:r>
          <w:rPr>
            <w:rFonts w:ascii="Cambria Math"/>
            <w:szCs w:val="24"/>
          </w:rPr>
          <m:t>=0</m:t>
        </m:r>
      </m:oMath>
      <w:r w:rsidRPr="00A5746B">
        <w:rPr>
          <w:szCs w:val="24"/>
        </w:rPr>
        <w:t xml:space="preserve"> (</w:t>
      </w:r>
      <w:r w:rsidRPr="00A5746B">
        <w:rPr>
          <w:i/>
          <w:szCs w:val="24"/>
          <w:lang w:val="en-US"/>
        </w:rPr>
        <w:t>j</w:t>
      </w:r>
      <w:r w:rsidRPr="00A5746B">
        <w:rPr>
          <w:szCs w:val="24"/>
        </w:rPr>
        <w:t xml:space="preserve">-ый потребитель при аварии на </w:t>
      </w:r>
      <w:r w:rsidRPr="00A5746B">
        <w:rPr>
          <w:i/>
          <w:szCs w:val="24"/>
          <w:lang w:val="en-US"/>
        </w:rPr>
        <w:t>f</w:t>
      </w:r>
      <w:r w:rsidRPr="00A5746B">
        <w:rPr>
          <w:szCs w:val="24"/>
        </w:rPr>
        <w:t>-ом участке не получает тепло):</w:t>
      </w:r>
    </w:p>
    <w:tbl>
      <w:tblPr>
        <w:tblW w:w="0" w:type="auto"/>
        <w:jc w:val="center"/>
        <w:tblInd w:w="234" w:type="dxa"/>
        <w:tblLook w:val="04A0" w:firstRow="1" w:lastRow="0" w:firstColumn="1" w:lastColumn="0" w:noHBand="0" w:noVBand="1"/>
      </w:tblPr>
      <w:tblGrid>
        <w:gridCol w:w="8362"/>
        <w:gridCol w:w="975"/>
      </w:tblGrid>
      <w:tr w:rsidR="00873E8F" w:rsidRPr="00A5746B" w:rsidTr="00D60195">
        <w:trPr>
          <w:trHeight w:val="1376"/>
          <w:jc w:val="center"/>
        </w:trPr>
        <w:tc>
          <w:tcPr>
            <w:tcW w:w="8362" w:type="dxa"/>
            <w:vAlign w:val="center"/>
          </w:tcPr>
          <w:p w:rsidR="00517EF6" w:rsidRPr="00A5746B" w:rsidRDefault="00A06375" w:rsidP="0006129B">
            <w:pPr>
              <w:pStyle w:val="ab"/>
              <w:jc w:val="center"/>
              <w:rPr>
                <w:i/>
                <w:szCs w:val="24"/>
                <w:lang w:val="en-US"/>
              </w:rPr>
            </w:pPr>
            <m:oMathPara>
              <m:oMath>
                <m:sSubSup>
                  <m:sSubSupPr>
                    <m:ctrlPr>
                      <w:rPr>
                        <w:rFonts w:ascii="Cambria Math" w:hAnsi="Cambria Math"/>
                        <w:i/>
                        <w:szCs w:val="24"/>
                        <w:lang w:val="en-US"/>
                      </w:rPr>
                    </m:ctrlPr>
                  </m:sSubSupPr>
                  <m:e>
                    <m:r>
                      <w:rPr>
                        <w:rFonts w:ascii="Cambria Math" w:hAnsi="Cambria Math"/>
                        <w:szCs w:val="24"/>
                        <w:lang w:val="en-US"/>
                      </w:rPr>
                      <m:t>t</m:t>
                    </m:r>
                  </m:e>
                  <m:sub>
                    <m:r>
                      <w:rPr>
                        <w:rFonts w:ascii="Cambria Math" w:hAnsi="Cambria Math"/>
                        <w:szCs w:val="24"/>
                        <w:lang w:val="en-US"/>
                      </w:rPr>
                      <m:t>j</m:t>
                    </m:r>
                    <m:r>
                      <w:rPr>
                        <w:rFonts w:ascii="Cambria Math"/>
                        <w:szCs w:val="24"/>
                      </w:rPr>
                      <m:t>,</m:t>
                    </m:r>
                    <m:r>
                      <w:rPr>
                        <w:rFonts w:ascii="Cambria Math" w:hAnsi="Cambria Math"/>
                        <w:szCs w:val="24"/>
                        <w:lang w:val="en-US"/>
                      </w:rPr>
                      <m:t>f</m:t>
                    </m:r>
                  </m:sub>
                  <m:sup>
                    <m:r>
                      <w:rPr>
                        <w:rFonts w:ascii="Cambria Math" w:hAnsi="Cambria Math"/>
                        <w:szCs w:val="24"/>
                      </w:rPr>
                      <m:t>рав</m:t>
                    </m:r>
                  </m:sup>
                </m:sSubSup>
                <m:r>
                  <w:rPr>
                    <w:rFonts w:ascii="Cambria Math"/>
                    <w:szCs w:val="24"/>
                    <w:lang w:val="en-US"/>
                  </w:rPr>
                  <m:t>=</m:t>
                </m:r>
                <m:f>
                  <m:fPr>
                    <m:ctrlPr>
                      <w:rPr>
                        <w:rFonts w:ascii="Cambria Math" w:hAnsi="Cambria Math"/>
                        <w:i/>
                        <w:szCs w:val="24"/>
                        <w:lang w:val="en-US"/>
                      </w:rPr>
                    </m:ctrlPr>
                  </m:fPr>
                  <m:num>
                    <m:sSubSup>
                      <m:sSubSupPr>
                        <m:ctrlPr>
                          <w:rPr>
                            <w:rFonts w:ascii="Cambria Math" w:hAnsi="Cambria Math"/>
                            <w:i/>
                            <w:szCs w:val="24"/>
                            <w:lang w:val="en-US"/>
                          </w:rPr>
                        </m:ctrlPr>
                      </m:sSubSupPr>
                      <m:e>
                        <m:r>
                          <w:rPr>
                            <w:rFonts w:ascii="Cambria Math" w:hAnsi="Cambria Math"/>
                            <w:szCs w:val="24"/>
                            <w:lang w:val="en-US"/>
                          </w:rPr>
                          <m:t>t</m:t>
                        </m:r>
                      </m:e>
                      <m:sub>
                        <m:r>
                          <w:rPr>
                            <w:rFonts w:ascii="Cambria Math" w:hAnsi="Cambria Math"/>
                            <w:szCs w:val="24"/>
                            <w:lang w:val="en-US"/>
                          </w:rPr>
                          <m:t>j</m:t>
                        </m:r>
                      </m:sub>
                      <m:sup>
                        <m:r>
                          <w:rPr>
                            <w:rFonts w:ascii="Cambria Math" w:hAnsi="Cambria Math"/>
                            <w:szCs w:val="24"/>
                          </w:rPr>
                          <m:t>вр</m:t>
                        </m:r>
                      </m:sup>
                    </m:sSubSup>
                    <m:r>
                      <w:rPr>
                        <w:rFonts w:ascii="Cambria Math" w:hAnsi="Cambria Math"/>
                        <w:szCs w:val="24"/>
                        <w:lang w:val="en-US"/>
                      </w:rPr>
                      <m:t>-</m:t>
                    </m:r>
                    <m:r>
                      <w:rPr>
                        <w:rFonts w:ascii="Cambria Math"/>
                        <w:szCs w:val="24"/>
                        <w:lang w:val="en-US"/>
                      </w:rPr>
                      <m:t xml:space="preserve"> </m:t>
                    </m:r>
                    <m:sSubSup>
                      <m:sSubSupPr>
                        <m:ctrlPr>
                          <w:rPr>
                            <w:rFonts w:ascii="Cambria Math" w:hAnsi="Cambria Math"/>
                            <w:i/>
                            <w:szCs w:val="24"/>
                            <w:lang w:val="en-US"/>
                          </w:rPr>
                        </m:ctrlPr>
                      </m:sSubSupPr>
                      <m:e>
                        <m:r>
                          <w:rPr>
                            <w:rFonts w:ascii="Cambria Math" w:hAnsi="Cambria Math"/>
                            <w:szCs w:val="24"/>
                            <w:lang w:val="en-US"/>
                          </w:rPr>
                          <m:t>t</m:t>
                        </m:r>
                      </m:e>
                      <m:sub>
                        <m:r>
                          <w:rPr>
                            <w:rFonts w:ascii="Cambria Math" w:hAnsi="Cambria Math"/>
                            <w:szCs w:val="24"/>
                            <w:lang w:val="en-US"/>
                          </w:rPr>
                          <m:t>j</m:t>
                        </m:r>
                        <m:r>
                          <w:rPr>
                            <w:rFonts w:ascii="Cambria Math"/>
                            <w:szCs w:val="24"/>
                            <w:lang w:val="en-US"/>
                          </w:rPr>
                          <m:t xml:space="preserve"> </m:t>
                        </m:r>
                        <m:r>
                          <w:rPr>
                            <w:rFonts w:ascii="Cambria Math" w:hAnsi="Cambria Math"/>
                            <w:szCs w:val="24"/>
                            <w:lang w:val="en-US"/>
                          </w:rPr>
                          <m:t>min</m:t>
                        </m:r>
                      </m:sub>
                      <m:sup>
                        <m:r>
                          <w:rPr>
                            <w:rFonts w:ascii="Cambria Math" w:hAnsi="Cambria Math"/>
                            <w:szCs w:val="24"/>
                          </w:rPr>
                          <m:t>в</m:t>
                        </m:r>
                      </m:sup>
                    </m:sSubSup>
                    <m:r>
                      <w:rPr>
                        <w:rFonts w:ascii="Cambria Math" w:hAnsi="Cambria Math"/>
                        <w:szCs w:val="24"/>
                        <w:lang w:val="en-US"/>
                      </w:rPr>
                      <m:t>∙</m:t>
                    </m:r>
                    <m:sSup>
                      <m:sSupPr>
                        <m:ctrlPr>
                          <w:rPr>
                            <w:rFonts w:ascii="Cambria Math" w:hAnsi="Cambria Math"/>
                            <w:i/>
                            <w:szCs w:val="24"/>
                            <w:lang w:val="en-US"/>
                          </w:rPr>
                        </m:ctrlPr>
                      </m:sSupPr>
                      <m:e>
                        <m:r>
                          <w:rPr>
                            <w:rFonts w:ascii="Cambria Math" w:hAnsi="Cambria Math"/>
                            <w:szCs w:val="24"/>
                            <w:lang w:val="en-US"/>
                          </w:rPr>
                          <m:t>e</m:t>
                        </m:r>
                      </m:e>
                      <m:sup>
                        <m:d>
                          <m:dPr>
                            <m:ctrlPr>
                              <w:rPr>
                                <w:rFonts w:ascii="Cambria Math" w:hAnsi="Cambria Math"/>
                                <w:i/>
                                <w:szCs w:val="24"/>
                                <w:lang w:val="en-US"/>
                              </w:rPr>
                            </m:ctrlPr>
                          </m:dPr>
                          <m:e>
                            <m:f>
                              <m:fPr>
                                <m:ctrlPr>
                                  <w:rPr>
                                    <w:rFonts w:ascii="Cambria Math" w:hAnsi="Cambria Math"/>
                                    <w:i/>
                                    <w:szCs w:val="24"/>
                                    <w:lang w:val="en-US"/>
                                  </w:rPr>
                                </m:ctrlPr>
                              </m:fPr>
                              <m:num>
                                <m:sSubSup>
                                  <m:sSubSupPr>
                                    <m:ctrlPr>
                                      <w:rPr>
                                        <w:rFonts w:ascii="Cambria Math" w:hAnsi="Cambria Math"/>
                                        <w:i/>
                                        <w:szCs w:val="24"/>
                                      </w:rPr>
                                    </m:ctrlPr>
                                  </m:sSubSupPr>
                                  <m:e>
                                    <m:r>
                                      <w:rPr>
                                        <w:rFonts w:ascii="Cambria Math" w:hAnsi="Cambria Math"/>
                                        <w:szCs w:val="24"/>
                                      </w:rPr>
                                      <m:t>z</m:t>
                                    </m:r>
                                  </m:e>
                                  <m:sub>
                                    <m:r>
                                      <w:rPr>
                                        <w:rFonts w:ascii="Cambria Math" w:hAnsi="Cambria Math"/>
                                        <w:szCs w:val="24"/>
                                      </w:rPr>
                                      <m:t>f</m:t>
                                    </m:r>
                                  </m:sub>
                                  <m:sup>
                                    <m:r>
                                      <w:rPr>
                                        <w:rFonts w:ascii="Cambria Math" w:hAnsi="Cambria Math"/>
                                        <w:szCs w:val="24"/>
                                      </w:rPr>
                                      <m:t>в</m:t>
                                    </m:r>
                                  </m:sup>
                                </m:sSubSup>
                              </m:num>
                              <m:den>
                                <m:sSub>
                                  <m:sSubPr>
                                    <m:ctrlPr>
                                      <w:rPr>
                                        <w:rFonts w:ascii="Cambria Math" w:hAnsi="Cambria Math"/>
                                        <w:i/>
                                        <w:szCs w:val="24"/>
                                      </w:rPr>
                                    </m:ctrlPr>
                                  </m:sSubPr>
                                  <m:e>
                                    <m:r>
                                      <w:rPr>
                                        <w:rFonts w:ascii="Cambria Math" w:hAnsi="Cambria Math"/>
                                        <w:szCs w:val="24"/>
                                      </w:rPr>
                                      <m:t>β</m:t>
                                    </m:r>
                                  </m:e>
                                  <m:sub>
                                    <m:r>
                                      <w:rPr>
                                        <w:rFonts w:ascii="Cambria Math" w:hAnsi="Cambria Math"/>
                                        <w:szCs w:val="24"/>
                                        <w:lang w:val="en-US"/>
                                      </w:rPr>
                                      <m:t>j</m:t>
                                    </m:r>
                                  </m:sub>
                                </m:sSub>
                              </m:den>
                            </m:f>
                          </m:e>
                        </m:d>
                      </m:sup>
                    </m:sSup>
                  </m:num>
                  <m:den>
                    <m:r>
                      <w:rPr>
                        <w:rFonts w:ascii="Cambria Math"/>
                        <w:szCs w:val="24"/>
                        <w:lang w:val="en-US"/>
                      </w:rPr>
                      <m:t>1</m:t>
                    </m:r>
                    <m:r>
                      <w:rPr>
                        <w:rFonts w:ascii="Cambria Math" w:hAnsi="Cambria Math"/>
                        <w:szCs w:val="24"/>
                        <w:lang w:val="en-US"/>
                      </w:rPr>
                      <m:t>-</m:t>
                    </m:r>
                    <m:sSup>
                      <m:sSupPr>
                        <m:ctrlPr>
                          <w:rPr>
                            <w:rFonts w:ascii="Cambria Math" w:hAnsi="Cambria Math"/>
                            <w:i/>
                            <w:szCs w:val="24"/>
                            <w:lang w:val="en-US"/>
                          </w:rPr>
                        </m:ctrlPr>
                      </m:sSupPr>
                      <m:e>
                        <m:r>
                          <w:rPr>
                            <w:rFonts w:ascii="Cambria Math" w:hAnsi="Cambria Math"/>
                            <w:szCs w:val="24"/>
                            <w:lang w:val="en-US"/>
                          </w:rPr>
                          <m:t>e</m:t>
                        </m:r>
                      </m:e>
                      <m:sup>
                        <m:d>
                          <m:dPr>
                            <m:ctrlPr>
                              <w:rPr>
                                <w:rFonts w:ascii="Cambria Math" w:hAnsi="Cambria Math"/>
                                <w:i/>
                                <w:szCs w:val="24"/>
                                <w:lang w:val="en-US"/>
                              </w:rPr>
                            </m:ctrlPr>
                          </m:dPr>
                          <m:e>
                            <m:f>
                              <m:fPr>
                                <m:ctrlPr>
                                  <w:rPr>
                                    <w:rFonts w:ascii="Cambria Math" w:hAnsi="Cambria Math"/>
                                    <w:i/>
                                    <w:szCs w:val="24"/>
                                    <w:lang w:val="en-US"/>
                                  </w:rPr>
                                </m:ctrlPr>
                              </m:fPr>
                              <m:num>
                                <m:sSubSup>
                                  <m:sSubSupPr>
                                    <m:ctrlPr>
                                      <w:rPr>
                                        <w:rFonts w:ascii="Cambria Math" w:hAnsi="Cambria Math"/>
                                        <w:i/>
                                        <w:szCs w:val="24"/>
                                      </w:rPr>
                                    </m:ctrlPr>
                                  </m:sSubSupPr>
                                  <m:e>
                                    <m:r>
                                      <w:rPr>
                                        <w:rFonts w:ascii="Cambria Math" w:hAnsi="Cambria Math"/>
                                        <w:szCs w:val="24"/>
                                      </w:rPr>
                                      <m:t>z</m:t>
                                    </m:r>
                                  </m:e>
                                  <m:sub>
                                    <m:r>
                                      <w:rPr>
                                        <w:rFonts w:ascii="Cambria Math" w:hAnsi="Cambria Math"/>
                                        <w:szCs w:val="24"/>
                                      </w:rPr>
                                      <m:t>f</m:t>
                                    </m:r>
                                  </m:sub>
                                  <m:sup>
                                    <m:r>
                                      <w:rPr>
                                        <w:rFonts w:ascii="Cambria Math" w:hAnsi="Cambria Math"/>
                                        <w:szCs w:val="24"/>
                                      </w:rPr>
                                      <m:t>в</m:t>
                                    </m:r>
                                  </m:sup>
                                </m:sSubSup>
                              </m:num>
                              <m:den>
                                <m:sSub>
                                  <m:sSubPr>
                                    <m:ctrlPr>
                                      <w:rPr>
                                        <w:rFonts w:ascii="Cambria Math" w:hAnsi="Cambria Math"/>
                                        <w:i/>
                                        <w:szCs w:val="24"/>
                                      </w:rPr>
                                    </m:ctrlPr>
                                  </m:sSubPr>
                                  <m:e>
                                    <m:r>
                                      <w:rPr>
                                        <w:rFonts w:ascii="Cambria Math" w:hAnsi="Cambria Math"/>
                                        <w:szCs w:val="24"/>
                                      </w:rPr>
                                      <m:t>β</m:t>
                                    </m:r>
                                  </m:e>
                                  <m:sub>
                                    <m:r>
                                      <w:rPr>
                                        <w:rFonts w:ascii="Cambria Math" w:hAnsi="Cambria Math"/>
                                        <w:szCs w:val="24"/>
                                        <w:lang w:val="en-US"/>
                                      </w:rPr>
                                      <m:t>j</m:t>
                                    </m:r>
                                  </m:sub>
                                </m:sSub>
                              </m:den>
                            </m:f>
                          </m:e>
                        </m:d>
                      </m:sup>
                    </m:sSup>
                  </m:den>
                </m:f>
              </m:oMath>
            </m:oMathPara>
          </w:p>
        </w:tc>
        <w:tc>
          <w:tcPr>
            <w:tcW w:w="975" w:type="dxa"/>
            <w:vAlign w:val="center"/>
          </w:tcPr>
          <w:p w:rsidR="00517EF6" w:rsidRPr="00A5746B" w:rsidRDefault="00517EF6" w:rsidP="0006129B">
            <w:pPr>
              <w:pStyle w:val="ab"/>
              <w:jc w:val="center"/>
              <w:rPr>
                <w:szCs w:val="24"/>
              </w:rPr>
            </w:pPr>
            <w:bookmarkStart w:id="118" w:name="_Ref374096843"/>
            <w:r w:rsidRPr="00A5746B">
              <w:rPr>
                <w:szCs w:val="24"/>
              </w:rPr>
              <w:t>(</w:t>
            </w:r>
            <w:r w:rsidR="008A3CE6" w:rsidRPr="00A5746B">
              <w:rPr>
                <w:rStyle w:val="FontStyle11"/>
                <w:sz w:val="24"/>
                <w:szCs w:val="24"/>
              </w:rPr>
              <w:fldChar w:fldCharType="begin"/>
            </w:r>
            <w:r w:rsidRPr="00A5746B">
              <w:rPr>
                <w:rStyle w:val="FontStyle11"/>
                <w:sz w:val="24"/>
                <w:szCs w:val="24"/>
              </w:rPr>
              <w:instrText xml:space="preserve"> SEQ Список_формул \* ARABIC </w:instrText>
            </w:r>
            <w:r w:rsidR="008A3CE6" w:rsidRPr="00A5746B">
              <w:rPr>
                <w:rStyle w:val="FontStyle11"/>
                <w:sz w:val="24"/>
                <w:szCs w:val="24"/>
              </w:rPr>
              <w:fldChar w:fldCharType="separate"/>
            </w:r>
            <w:r w:rsidR="00743685" w:rsidRPr="00A5746B">
              <w:rPr>
                <w:rStyle w:val="FontStyle11"/>
                <w:noProof/>
                <w:sz w:val="24"/>
                <w:szCs w:val="24"/>
              </w:rPr>
              <w:t>11</w:t>
            </w:r>
            <w:r w:rsidR="008A3CE6" w:rsidRPr="00A5746B">
              <w:rPr>
                <w:rStyle w:val="FontStyle11"/>
                <w:sz w:val="24"/>
                <w:szCs w:val="24"/>
              </w:rPr>
              <w:fldChar w:fldCharType="end"/>
            </w:r>
            <w:r w:rsidRPr="00A5746B">
              <w:rPr>
                <w:szCs w:val="24"/>
              </w:rPr>
              <w:t>)</w:t>
            </w:r>
            <w:bookmarkEnd w:id="118"/>
          </w:p>
        </w:tc>
      </w:tr>
    </w:tbl>
    <w:p w:rsidR="00517EF6" w:rsidRPr="00A5746B" w:rsidRDefault="00517EF6" w:rsidP="0006129B">
      <w:pPr>
        <w:ind w:firstLine="567"/>
        <w:rPr>
          <w:szCs w:val="24"/>
        </w:rPr>
      </w:pPr>
      <w:r w:rsidRPr="00A5746B">
        <w:rPr>
          <w:szCs w:val="24"/>
        </w:rPr>
        <w:t xml:space="preserve">При </w:t>
      </w:r>
      <m:oMath>
        <m:sSub>
          <m:sSubPr>
            <m:ctrlPr>
              <w:rPr>
                <w:rFonts w:ascii="Cambria Math" w:hAnsi="Cambria Math"/>
                <w:i/>
                <w:szCs w:val="24"/>
                <w:lang w:val="en-US"/>
              </w:rPr>
            </m:ctrlPr>
          </m:sSubPr>
          <m:e>
            <m:acc>
              <m:accPr>
                <m:chr m:val="̅"/>
                <m:ctrlPr>
                  <w:rPr>
                    <w:rFonts w:ascii="Cambria Math" w:hAnsi="Cambria Math"/>
                    <w:i/>
                    <w:szCs w:val="24"/>
                    <w:lang w:val="en-US"/>
                  </w:rPr>
                </m:ctrlPr>
              </m:accPr>
              <m:e>
                <m:r>
                  <w:rPr>
                    <w:rFonts w:ascii="Cambria Math" w:hAnsi="Cambria Math"/>
                    <w:szCs w:val="24"/>
                    <w:lang w:val="en-US"/>
                  </w:rPr>
                  <m:t>q</m:t>
                </m:r>
              </m:e>
            </m:acc>
          </m:e>
          <m:sub>
            <m:r>
              <w:rPr>
                <w:rFonts w:ascii="Cambria Math" w:hAnsi="Cambria Math"/>
                <w:szCs w:val="24"/>
                <w:lang w:val="en-US"/>
              </w:rPr>
              <m:t>j</m:t>
            </m:r>
            <m:r>
              <w:rPr>
                <w:rFonts w:ascii="Cambria Math"/>
                <w:szCs w:val="24"/>
              </w:rPr>
              <m:t>,</m:t>
            </m:r>
            <m:r>
              <w:rPr>
                <w:rFonts w:ascii="Cambria Math" w:hAnsi="Cambria Math"/>
                <w:szCs w:val="24"/>
                <w:lang w:val="en-US"/>
              </w:rPr>
              <m:t>f</m:t>
            </m:r>
          </m:sub>
        </m:sSub>
        <m:r>
          <w:rPr>
            <w:rFonts w:ascii="Cambria Math"/>
            <w:szCs w:val="24"/>
          </w:rPr>
          <m:t>&gt;0</m:t>
        </m:r>
      </m:oMath>
      <w:r w:rsidRPr="00A5746B">
        <w:rPr>
          <w:szCs w:val="24"/>
        </w:rPr>
        <w:t>:</w:t>
      </w:r>
    </w:p>
    <w:tbl>
      <w:tblPr>
        <w:tblW w:w="0" w:type="auto"/>
        <w:jc w:val="center"/>
        <w:tblInd w:w="234" w:type="dxa"/>
        <w:tblLook w:val="04A0" w:firstRow="1" w:lastRow="0" w:firstColumn="1" w:lastColumn="0" w:noHBand="0" w:noVBand="1"/>
      </w:tblPr>
      <w:tblGrid>
        <w:gridCol w:w="8348"/>
        <w:gridCol w:w="989"/>
      </w:tblGrid>
      <w:tr w:rsidR="00873E8F" w:rsidRPr="00A5746B" w:rsidTr="00D60195">
        <w:trPr>
          <w:trHeight w:val="1655"/>
          <w:jc w:val="center"/>
        </w:trPr>
        <w:tc>
          <w:tcPr>
            <w:tcW w:w="8348" w:type="dxa"/>
            <w:vAlign w:val="center"/>
          </w:tcPr>
          <w:p w:rsidR="00517EF6" w:rsidRPr="00A5746B" w:rsidRDefault="00A06375" w:rsidP="0006129B">
            <w:pPr>
              <w:pStyle w:val="ab"/>
              <w:jc w:val="center"/>
              <w:rPr>
                <w:i/>
                <w:szCs w:val="24"/>
                <w:lang w:val="en-US"/>
              </w:rPr>
            </w:pPr>
            <m:oMathPara>
              <m:oMath>
                <m:sSubSup>
                  <m:sSubSupPr>
                    <m:ctrlPr>
                      <w:rPr>
                        <w:rFonts w:ascii="Cambria Math" w:hAnsi="Cambria Math"/>
                        <w:i/>
                        <w:szCs w:val="24"/>
                        <w:lang w:val="en-US"/>
                      </w:rPr>
                    </m:ctrlPr>
                  </m:sSubSupPr>
                  <m:e>
                    <m:r>
                      <w:rPr>
                        <w:rFonts w:ascii="Cambria Math" w:hAnsi="Cambria Math"/>
                        <w:szCs w:val="24"/>
                        <w:lang w:val="en-US"/>
                      </w:rPr>
                      <m:t>t</m:t>
                    </m:r>
                  </m:e>
                  <m:sub>
                    <m:r>
                      <w:rPr>
                        <w:rFonts w:ascii="Cambria Math" w:hAnsi="Cambria Math"/>
                        <w:szCs w:val="24"/>
                        <w:lang w:val="en-US"/>
                      </w:rPr>
                      <m:t>j</m:t>
                    </m:r>
                    <m:r>
                      <w:rPr>
                        <w:rFonts w:ascii="Cambria Math"/>
                        <w:szCs w:val="24"/>
                      </w:rPr>
                      <m:t>,</m:t>
                    </m:r>
                    <m:r>
                      <w:rPr>
                        <w:rFonts w:ascii="Cambria Math" w:hAnsi="Cambria Math"/>
                        <w:szCs w:val="24"/>
                        <w:lang w:val="en-US"/>
                      </w:rPr>
                      <m:t>f</m:t>
                    </m:r>
                  </m:sub>
                  <m:sup>
                    <m:r>
                      <w:rPr>
                        <w:rFonts w:ascii="Cambria Math" w:hAnsi="Cambria Math"/>
                        <w:szCs w:val="24"/>
                      </w:rPr>
                      <m:t>рав</m:t>
                    </m:r>
                  </m:sup>
                </m:sSubSup>
                <m:r>
                  <w:rPr>
                    <w:rFonts w:ascii="Cambria Math"/>
                    <w:szCs w:val="24"/>
                    <w:lang w:val="en-US"/>
                  </w:rPr>
                  <m:t>=</m:t>
                </m:r>
                <m:f>
                  <m:fPr>
                    <m:ctrlPr>
                      <w:rPr>
                        <w:rFonts w:ascii="Cambria Math" w:hAnsi="Cambria Math"/>
                        <w:i/>
                        <w:szCs w:val="24"/>
                        <w:lang w:val="en-US"/>
                      </w:rPr>
                    </m:ctrlPr>
                  </m:fPr>
                  <m:num>
                    <m:sSubSup>
                      <m:sSubSupPr>
                        <m:ctrlPr>
                          <w:rPr>
                            <w:rFonts w:ascii="Cambria Math" w:hAnsi="Cambria Math"/>
                            <w:i/>
                            <w:szCs w:val="24"/>
                            <w:lang w:val="en-US"/>
                          </w:rPr>
                        </m:ctrlPr>
                      </m:sSubSupPr>
                      <m:e>
                        <m:r>
                          <w:rPr>
                            <w:rFonts w:ascii="Cambria Math" w:hAnsi="Cambria Math"/>
                            <w:szCs w:val="24"/>
                            <w:lang w:val="en-US"/>
                          </w:rPr>
                          <m:t>t</m:t>
                        </m:r>
                      </m:e>
                      <m:sub>
                        <m:r>
                          <w:rPr>
                            <w:rFonts w:ascii="Cambria Math" w:hAnsi="Cambria Math"/>
                            <w:szCs w:val="24"/>
                            <w:lang w:val="en-US"/>
                          </w:rPr>
                          <m:t>j</m:t>
                        </m:r>
                      </m:sub>
                      <m:sup>
                        <m:r>
                          <w:rPr>
                            <w:rFonts w:ascii="Cambria Math" w:hAnsi="Cambria Math"/>
                            <w:szCs w:val="24"/>
                          </w:rPr>
                          <m:t>вр</m:t>
                        </m:r>
                      </m:sup>
                    </m:sSubSup>
                    <m:r>
                      <w:rPr>
                        <w:rFonts w:ascii="Cambria Math" w:hAnsi="Cambria Math"/>
                        <w:szCs w:val="24"/>
                        <w:lang w:val="en-US"/>
                      </w:rPr>
                      <m:t>-</m:t>
                    </m:r>
                    <m:sSub>
                      <m:sSubPr>
                        <m:ctrlPr>
                          <w:rPr>
                            <w:rFonts w:ascii="Cambria Math" w:hAnsi="Cambria Math"/>
                            <w:i/>
                            <w:szCs w:val="24"/>
                            <w:lang w:val="en-US"/>
                          </w:rPr>
                        </m:ctrlPr>
                      </m:sSubPr>
                      <m:e>
                        <m:acc>
                          <m:accPr>
                            <m:chr m:val="̅"/>
                            <m:ctrlPr>
                              <w:rPr>
                                <w:rFonts w:ascii="Cambria Math" w:hAnsi="Cambria Math"/>
                                <w:i/>
                                <w:szCs w:val="24"/>
                                <w:lang w:val="en-US"/>
                              </w:rPr>
                            </m:ctrlPr>
                          </m:accPr>
                          <m:e>
                            <m:r>
                              <w:rPr>
                                <w:rFonts w:ascii="Cambria Math" w:hAnsi="Cambria Math"/>
                                <w:szCs w:val="24"/>
                                <w:lang w:val="en-US"/>
                              </w:rPr>
                              <m:t>q</m:t>
                            </m:r>
                          </m:e>
                        </m:acc>
                      </m:e>
                      <m:sub>
                        <m:r>
                          <w:rPr>
                            <w:rFonts w:ascii="Cambria Math" w:hAnsi="Cambria Math"/>
                            <w:szCs w:val="24"/>
                            <w:lang w:val="en-US"/>
                          </w:rPr>
                          <m:t>j</m:t>
                        </m:r>
                        <m:r>
                          <w:rPr>
                            <w:rFonts w:ascii="Cambria Math"/>
                            <w:szCs w:val="24"/>
                          </w:rPr>
                          <m:t>,</m:t>
                        </m:r>
                        <m:r>
                          <w:rPr>
                            <w:rFonts w:ascii="Cambria Math" w:hAnsi="Cambria Math"/>
                            <w:szCs w:val="24"/>
                            <w:lang w:val="en-US"/>
                          </w:rPr>
                          <m:t>f</m:t>
                        </m:r>
                      </m:sub>
                    </m:sSub>
                    <m:r>
                      <w:rPr>
                        <w:rFonts w:ascii="Cambria Math" w:hAnsi="Cambria Math"/>
                        <w:szCs w:val="24"/>
                        <w:lang w:val="en-US"/>
                      </w:rPr>
                      <m:t>∙</m:t>
                    </m:r>
                    <m:d>
                      <m:dPr>
                        <m:ctrlPr>
                          <w:rPr>
                            <w:rFonts w:ascii="Cambria Math" w:hAnsi="Cambria Math"/>
                            <w:i/>
                            <w:szCs w:val="24"/>
                            <w:lang w:val="en-US"/>
                          </w:rPr>
                        </m:ctrlPr>
                      </m:dPr>
                      <m:e>
                        <m:sSubSup>
                          <m:sSubSupPr>
                            <m:ctrlPr>
                              <w:rPr>
                                <w:rFonts w:ascii="Cambria Math" w:hAnsi="Cambria Math"/>
                                <w:i/>
                                <w:szCs w:val="24"/>
                                <w:lang w:val="en-US"/>
                              </w:rPr>
                            </m:ctrlPr>
                          </m:sSubSupPr>
                          <m:e>
                            <m:r>
                              <w:rPr>
                                <w:rFonts w:ascii="Cambria Math" w:hAnsi="Cambria Math"/>
                                <w:szCs w:val="24"/>
                                <w:lang w:val="en-US"/>
                              </w:rPr>
                              <m:t>t</m:t>
                            </m:r>
                          </m:e>
                          <m:sub>
                            <m:r>
                              <w:rPr>
                                <w:rFonts w:ascii="Cambria Math" w:hAnsi="Cambria Math"/>
                                <w:szCs w:val="24"/>
                                <w:lang w:val="en-US"/>
                              </w:rPr>
                              <m:t>j</m:t>
                            </m:r>
                          </m:sub>
                          <m:sup>
                            <m:r>
                              <w:rPr>
                                <w:rFonts w:ascii="Cambria Math" w:hAnsi="Cambria Math"/>
                                <w:szCs w:val="24"/>
                              </w:rPr>
                              <m:t>вр</m:t>
                            </m:r>
                          </m:sup>
                        </m:sSubSup>
                        <m:r>
                          <w:rPr>
                            <w:rFonts w:ascii="Cambria Math" w:hAnsi="Cambria Math"/>
                            <w:szCs w:val="24"/>
                            <w:lang w:val="en-US"/>
                          </w:rPr>
                          <m:t>-</m:t>
                        </m:r>
                        <m:sSup>
                          <m:sSupPr>
                            <m:ctrlPr>
                              <w:rPr>
                                <w:rFonts w:ascii="Cambria Math" w:hAnsi="Cambria Math"/>
                                <w:i/>
                                <w:szCs w:val="24"/>
                              </w:rPr>
                            </m:ctrlPr>
                          </m:sSupPr>
                          <m:e>
                            <m:r>
                              <w:rPr>
                                <w:rFonts w:ascii="Cambria Math" w:hAnsi="Cambria Math"/>
                                <w:szCs w:val="24"/>
                                <w:lang w:val="en-US"/>
                              </w:rPr>
                              <m:t>t</m:t>
                            </m:r>
                          </m:e>
                          <m:sup>
                            <m:r>
                              <w:rPr>
                                <w:rFonts w:ascii="Cambria Math" w:hAnsi="Cambria Math"/>
                                <w:szCs w:val="24"/>
                              </w:rPr>
                              <m:t>нр</m:t>
                            </m:r>
                          </m:sup>
                        </m:sSup>
                      </m:e>
                    </m:d>
                    <m:r>
                      <w:rPr>
                        <w:rFonts w:ascii="Cambria Math" w:hAnsi="Cambria Math"/>
                        <w:szCs w:val="24"/>
                        <w:lang w:val="en-US"/>
                      </w:rPr>
                      <m:t>-</m:t>
                    </m:r>
                    <m:d>
                      <m:dPr>
                        <m:ctrlPr>
                          <w:rPr>
                            <w:rFonts w:ascii="Cambria Math" w:hAnsi="Cambria Math"/>
                            <w:i/>
                            <w:szCs w:val="24"/>
                            <w:lang w:val="en-US"/>
                          </w:rPr>
                        </m:ctrlPr>
                      </m:dPr>
                      <m:e>
                        <m:sSubSup>
                          <m:sSubSupPr>
                            <m:ctrlPr>
                              <w:rPr>
                                <w:rFonts w:ascii="Cambria Math" w:hAnsi="Cambria Math"/>
                                <w:i/>
                                <w:szCs w:val="24"/>
                                <w:lang w:val="en-US"/>
                              </w:rPr>
                            </m:ctrlPr>
                          </m:sSubSupPr>
                          <m:e>
                            <m:r>
                              <w:rPr>
                                <w:rFonts w:ascii="Cambria Math" w:hAnsi="Cambria Math"/>
                                <w:szCs w:val="24"/>
                                <w:lang w:val="en-US"/>
                              </w:rPr>
                              <m:t>t</m:t>
                            </m:r>
                          </m:e>
                          <m:sub>
                            <m:r>
                              <w:rPr>
                                <w:rFonts w:ascii="Cambria Math" w:hAnsi="Cambria Math"/>
                                <w:szCs w:val="24"/>
                                <w:lang w:val="en-US"/>
                              </w:rPr>
                              <m:t>j</m:t>
                            </m:r>
                            <m:r>
                              <w:rPr>
                                <w:rFonts w:ascii="Cambria Math"/>
                                <w:szCs w:val="24"/>
                                <w:lang w:val="en-US"/>
                              </w:rPr>
                              <m:t xml:space="preserve"> </m:t>
                            </m:r>
                            <m:r>
                              <w:rPr>
                                <w:rFonts w:ascii="Cambria Math" w:hAnsi="Cambria Math"/>
                                <w:szCs w:val="24"/>
                                <w:lang w:val="en-US"/>
                              </w:rPr>
                              <m:t>min</m:t>
                            </m:r>
                          </m:sub>
                          <m:sup>
                            <m:r>
                              <w:rPr>
                                <w:rFonts w:ascii="Cambria Math" w:hAnsi="Cambria Math"/>
                                <w:szCs w:val="24"/>
                              </w:rPr>
                              <m:t>в</m:t>
                            </m:r>
                          </m:sup>
                        </m:sSubSup>
                        <m:r>
                          <w:rPr>
                            <w:rFonts w:ascii="Cambria Math" w:hAnsi="Cambria Math"/>
                            <w:szCs w:val="24"/>
                            <w:lang w:val="en-US"/>
                          </w:rPr>
                          <m:t>-</m:t>
                        </m:r>
                        <m:sSub>
                          <m:sSubPr>
                            <m:ctrlPr>
                              <w:rPr>
                                <w:rFonts w:ascii="Cambria Math" w:hAnsi="Cambria Math"/>
                                <w:i/>
                                <w:szCs w:val="24"/>
                                <w:lang w:val="en-US"/>
                              </w:rPr>
                            </m:ctrlPr>
                          </m:sSubPr>
                          <m:e>
                            <m:acc>
                              <m:accPr>
                                <m:chr m:val="̅"/>
                                <m:ctrlPr>
                                  <w:rPr>
                                    <w:rFonts w:ascii="Cambria Math" w:hAnsi="Cambria Math"/>
                                    <w:i/>
                                    <w:szCs w:val="24"/>
                                    <w:lang w:val="en-US"/>
                                  </w:rPr>
                                </m:ctrlPr>
                              </m:accPr>
                              <m:e>
                                <m:r>
                                  <w:rPr>
                                    <w:rFonts w:ascii="Cambria Math" w:hAnsi="Cambria Math"/>
                                    <w:szCs w:val="24"/>
                                    <w:lang w:val="en-US"/>
                                  </w:rPr>
                                  <m:t>q</m:t>
                                </m:r>
                              </m:e>
                            </m:acc>
                          </m:e>
                          <m:sub>
                            <m:r>
                              <w:rPr>
                                <w:rFonts w:ascii="Cambria Math" w:hAnsi="Cambria Math"/>
                                <w:szCs w:val="24"/>
                                <w:lang w:val="en-US"/>
                              </w:rPr>
                              <m:t>j</m:t>
                            </m:r>
                            <m:r>
                              <w:rPr>
                                <w:rFonts w:ascii="Cambria Math"/>
                                <w:szCs w:val="24"/>
                              </w:rPr>
                              <m:t>,</m:t>
                            </m:r>
                            <m:r>
                              <w:rPr>
                                <w:rFonts w:ascii="Cambria Math" w:hAnsi="Cambria Math"/>
                                <w:szCs w:val="24"/>
                                <w:lang w:val="en-US"/>
                              </w:rPr>
                              <m:t>f</m:t>
                            </m:r>
                          </m:sub>
                        </m:sSub>
                        <m:r>
                          <w:rPr>
                            <w:rFonts w:ascii="Cambria Math" w:hAnsi="Cambria Math"/>
                            <w:szCs w:val="24"/>
                            <w:lang w:val="en-US"/>
                          </w:rPr>
                          <m:t>∙</m:t>
                        </m:r>
                        <m:d>
                          <m:dPr>
                            <m:ctrlPr>
                              <w:rPr>
                                <w:rFonts w:ascii="Cambria Math" w:hAnsi="Cambria Math"/>
                                <w:i/>
                                <w:szCs w:val="24"/>
                                <w:lang w:val="en-US"/>
                              </w:rPr>
                            </m:ctrlPr>
                          </m:dPr>
                          <m:e>
                            <m:sSubSup>
                              <m:sSubSupPr>
                                <m:ctrlPr>
                                  <w:rPr>
                                    <w:rFonts w:ascii="Cambria Math" w:hAnsi="Cambria Math"/>
                                    <w:i/>
                                    <w:szCs w:val="24"/>
                                    <w:lang w:val="en-US"/>
                                  </w:rPr>
                                </m:ctrlPr>
                              </m:sSubSupPr>
                              <m:e>
                                <m:r>
                                  <w:rPr>
                                    <w:rFonts w:ascii="Cambria Math" w:hAnsi="Cambria Math"/>
                                    <w:szCs w:val="24"/>
                                    <w:lang w:val="en-US"/>
                                  </w:rPr>
                                  <m:t>t</m:t>
                                </m:r>
                              </m:e>
                              <m:sub>
                                <m:r>
                                  <w:rPr>
                                    <w:rFonts w:ascii="Cambria Math" w:hAnsi="Cambria Math"/>
                                    <w:szCs w:val="24"/>
                                    <w:lang w:val="en-US"/>
                                  </w:rPr>
                                  <m:t>j</m:t>
                                </m:r>
                              </m:sub>
                              <m:sup>
                                <m:r>
                                  <w:rPr>
                                    <w:rFonts w:ascii="Cambria Math" w:hAnsi="Cambria Math"/>
                                    <w:szCs w:val="24"/>
                                  </w:rPr>
                                  <m:t>вр</m:t>
                                </m:r>
                              </m:sup>
                            </m:sSubSup>
                            <m:r>
                              <w:rPr>
                                <w:rFonts w:ascii="Cambria Math" w:hAnsi="Cambria Math"/>
                                <w:szCs w:val="24"/>
                                <w:lang w:val="en-US"/>
                              </w:rPr>
                              <m:t>-</m:t>
                            </m:r>
                            <m:sSup>
                              <m:sSupPr>
                                <m:ctrlPr>
                                  <w:rPr>
                                    <w:rFonts w:ascii="Cambria Math" w:hAnsi="Cambria Math"/>
                                    <w:i/>
                                    <w:szCs w:val="24"/>
                                  </w:rPr>
                                </m:ctrlPr>
                              </m:sSupPr>
                              <m:e>
                                <m:r>
                                  <w:rPr>
                                    <w:rFonts w:ascii="Cambria Math" w:hAnsi="Cambria Math"/>
                                    <w:szCs w:val="24"/>
                                    <w:lang w:val="en-US"/>
                                  </w:rPr>
                                  <m:t>t</m:t>
                                </m:r>
                              </m:e>
                              <m:sup>
                                <m:r>
                                  <w:rPr>
                                    <w:rFonts w:ascii="Cambria Math" w:hAnsi="Cambria Math"/>
                                    <w:szCs w:val="24"/>
                                  </w:rPr>
                                  <m:t>нр</m:t>
                                </m:r>
                              </m:sup>
                            </m:sSup>
                          </m:e>
                        </m:d>
                      </m:e>
                    </m:d>
                    <m:r>
                      <w:rPr>
                        <w:rFonts w:ascii="Cambria Math"/>
                        <w:szCs w:val="24"/>
                        <w:lang w:val="en-US"/>
                      </w:rPr>
                      <m:t xml:space="preserve"> </m:t>
                    </m:r>
                    <m:r>
                      <w:rPr>
                        <w:rFonts w:ascii="Cambria Math" w:hAnsi="Cambria Math"/>
                        <w:szCs w:val="24"/>
                        <w:lang w:val="en-US"/>
                      </w:rPr>
                      <m:t>∙</m:t>
                    </m:r>
                    <m:sSup>
                      <m:sSupPr>
                        <m:ctrlPr>
                          <w:rPr>
                            <w:rFonts w:ascii="Cambria Math" w:hAnsi="Cambria Math"/>
                            <w:i/>
                            <w:szCs w:val="24"/>
                            <w:lang w:val="en-US"/>
                          </w:rPr>
                        </m:ctrlPr>
                      </m:sSupPr>
                      <m:e>
                        <m:r>
                          <w:rPr>
                            <w:rFonts w:ascii="Cambria Math" w:hAnsi="Cambria Math"/>
                            <w:szCs w:val="24"/>
                            <w:lang w:val="en-US"/>
                          </w:rPr>
                          <m:t>e</m:t>
                        </m:r>
                      </m:e>
                      <m:sup>
                        <m:d>
                          <m:dPr>
                            <m:ctrlPr>
                              <w:rPr>
                                <w:rFonts w:ascii="Cambria Math" w:hAnsi="Cambria Math"/>
                                <w:i/>
                                <w:szCs w:val="24"/>
                                <w:lang w:val="en-US"/>
                              </w:rPr>
                            </m:ctrlPr>
                          </m:dPr>
                          <m:e>
                            <m:f>
                              <m:fPr>
                                <m:ctrlPr>
                                  <w:rPr>
                                    <w:rFonts w:ascii="Cambria Math" w:hAnsi="Cambria Math"/>
                                    <w:i/>
                                    <w:szCs w:val="24"/>
                                    <w:lang w:val="en-US"/>
                                  </w:rPr>
                                </m:ctrlPr>
                              </m:fPr>
                              <m:num>
                                <m:sSubSup>
                                  <m:sSubSupPr>
                                    <m:ctrlPr>
                                      <w:rPr>
                                        <w:rFonts w:ascii="Cambria Math" w:hAnsi="Cambria Math"/>
                                        <w:i/>
                                        <w:szCs w:val="24"/>
                                      </w:rPr>
                                    </m:ctrlPr>
                                  </m:sSubSupPr>
                                  <m:e>
                                    <m:r>
                                      <w:rPr>
                                        <w:rFonts w:ascii="Cambria Math" w:hAnsi="Cambria Math"/>
                                        <w:szCs w:val="24"/>
                                      </w:rPr>
                                      <m:t>z</m:t>
                                    </m:r>
                                  </m:e>
                                  <m:sub>
                                    <m:r>
                                      <w:rPr>
                                        <w:rFonts w:ascii="Cambria Math" w:hAnsi="Cambria Math"/>
                                        <w:szCs w:val="24"/>
                                      </w:rPr>
                                      <m:t>f</m:t>
                                    </m:r>
                                  </m:sub>
                                  <m:sup>
                                    <m:r>
                                      <w:rPr>
                                        <w:rFonts w:ascii="Cambria Math" w:hAnsi="Cambria Math"/>
                                        <w:szCs w:val="24"/>
                                      </w:rPr>
                                      <m:t>в</m:t>
                                    </m:r>
                                  </m:sup>
                                </m:sSubSup>
                              </m:num>
                              <m:den>
                                <m:sSub>
                                  <m:sSubPr>
                                    <m:ctrlPr>
                                      <w:rPr>
                                        <w:rFonts w:ascii="Cambria Math" w:hAnsi="Cambria Math"/>
                                        <w:i/>
                                        <w:szCs w:val="24"/>
                                      </w:rPr>
                                    </m:ctrlPr>
                                  </m:sSubPr>
                                  <m:e>
                                    <m:r>
                                      <w:rPr>
                                        <w:rFonts w:ascii="Cambria Math" w:hAnsi="Cambria Math"/>
                                        <w:szCs w:val="24"/>
                                      </w:rPr>
                                      <m:t>β</m:t>
                                    </m:r>
                                  </m:e>
                                  <m:sub>
                                    <m:r>
                                      <w:rPr>
                                        <w:rFonts w:ascii="Cambria Math" w:hAnsi="Cambria Math"/>
                                        <w:szCs w:val="24"/>
                                        <w:lang w:val="en-US"/>
                                      </w:rPr>
                                      <m:t>j</m:t>
                                    </m:r>
                                  </m:sub>
                                </m:sSub>
                              </m:den>
                            </m:f>
                          </m:e>
                        </m:d>
                      </m:sup>
                    </m:sSup>
                  </m:num>
                  <m:den>
                    <m:r>
                      <w:rPr>
                        <w:rFonts w:ascii="Cambria Math"/>
                        <w:szCs w:val="24"/>
                        <w:lang w:val="en-US"/>
                      </w:rPr>
                      <m:t>1</m:t>
                    </m:r>
                    <m:r>
                      <w:rPr>
                        <w:rFonts w:ascii="Cambria Math" w:hAnsi="Cambria Math"/>
                        <w:szCs w:val="24"/>
                        <w:lang w:val="en-US"/>
                      </w:rPr>
                      <m:t>-</m:t>
                    </m:r>
                    <m:sSup>
                      <m:sSupPr>
                        <m:ctrlPr>
                          <w:rPr>
                            <w:rFonts w:ascii="Cambria Math" w:hAnsi="Cambria Math"/>
                            <w:i/>
                            <w:szCs w:val="24"/>
                            <w:lang w:val="en-US"/>
                          </w:rPr>
                        </m:ctrlPr>
                      </m:sSupPr>
                      <m:e>
                        <m:r>
                          <w:rPr>
                            <w:rFonts w:ascii="Cambria Math" w:hAnsi="Cambria Math"/>
                            <w:szCs w:val="24"/>
                            <w:lang w:val="en-US"/>
                          </w:rPr>
                          <m:t>e</m:t>
                        </m:r>
                      </m:e>
                      <m:sup>
                        <m:d>
                          <m:dPr>
                            <m:ctrlPr>
                              <w:rPr>
                                <w:rFonts w:ascii="Cambria Math" w:hAnsi="Cambria Math"/>
                                <w:i/>
                                <w:szCs w:val="24"/>
                                <w:lang w:val="en-US"/>
                              </w:rPr>
                            </m:ctrlPr>
                          </m:dPr>
                          <m:e>
                            <m:f>
                              <m:fPr>
                                <m:ctrlPr>
                                  <w:rPr>
                                    <w:rFonts w:ascii="Cambria Math" w:hAnsi="Cambria Math"/>
                                    <w:i/>
                                    <w:szCs w:val="24"/>
                                    <w:lang w:val="en-US"/>
                                  </w:rPr>
                                </m:ctrlPr>
                              </m:fPr>
                              <m:num>
                                <m:sSubSup>
                                  <m:sSubSupPr>
                                    <m:ctrlPr>
                                      <w:rPr>
                                        <w:rFonts w:ascii="Cambria Math" w:hAnsi="Cambria Math"/>
                                        <w:i/>
                                        <w:szCs w:val="24"/>
                                      </w:rPr>
                                    </m:ctrlPr>
                                  </m:sSubSupPr>
                                  <m:e>
                                    <m:r>
                                      <w:rPr>
                                        <w:rFonts w:ascii="Cambria Math" w:hAnsi="Cambria Math"/>
                                        <w:szCs w:val="24"/>
                                      </w:rPr>
                                      <m:t>z</m:t>
                                    </m:r>
                                  </m:e>
                                  <m:sub>
                                    <m:r>
                                      <w:rPr>
                                        <w:rFonts w:ascii="Cambria Math" w:hAnsi="Cambria Math"/>
                                        <w:szCs w:val="24"/>
                                      </w:rPr>
                                      <m:t>f</m:t>
                                    </m:r>
                                  </m:sub>
                                  <m:sup>
                                    <m:r>
                                      <w:rPr>
                                        <w:rFonts w:ascii="Cambria Math" w:hAnsi="Cambria Math"/>
                                        <w:szCs w:val="24"/>
                                      </w:rPr>
                                      <m:t>в</m:t>
                                    </m:r>
                                  </m:sup>
                                </m:sSubSup>
                              </m:num>
                              <m:den>
                                <m:sSub>
                                  <m:sSubPr>
                                    <m:ctrlPr>
                                      <w:rPr>
                                        <w:rFonts w:ascii="Cambria Math" w:hAnsi="Cambria Math"/>
                                        <w:i/>
                                        <w:szCs w:val="24"/>
                                      </w:rPr>
                                    </m:ctrlPr>
                                  </m:sSubPr>
                                  <m:e>
                                    <m:r>
                                      <w:rPr>
                                        <w:rFonts w:ascii="Cambria Math" w:hAnsi="Cambria Math"/>
                                        <w:szCs w:val="24"/>
                                      </w:rPr>
                                      <m:t>β</m:t>
                                    </m:r>
                                  </m:e>
                                  <m:sub>
                                    <m:r>
                                      <w:rPr>
                                        <w:rFonts w:ascii="Cambria Math" w:hAnsi="Cambria Math"/>
                                        <w:szCs w:val="24"/>
                                        <w:lang w:val="en-US"/>
                                      </w:rPr>
                                      <m:t>j</m:t>
                                    </m:r>
                                  </m:sub>
                                </m:sSub>
                              </m:den>
                            </m:f>
                          </m:e>
                        </m:d>
                      </m:sup>
                    </m:sSup>
                  </m:den>
                </m:f>
              </m:oMath>
            </m:oMathPara>
          </w:p>
        </w:tc>
        <w:tc>
          <w:tcPr>
            <w:tcW w:w="989" w:type="dxa"/>
            <w:vAlign w:val="center"/>
          </w:tcPr>
          <w:p w:rsidR="00517EF6" w:rsidRPr="00A5746B" w:rsidRDefault="00517EF6" w:rsidP="0006129B">
            <w:pPr>
              <w:pStyle w:val="ab"/>
              <w:jc w:val="center"/>
              <w:rPr>
                <w:szCs w:val="24"/>
              </w:rPr>
            </w:pPr>
            <w:r w:rsidRPr="00A5746B">
              <w:rPr>
                <w:szCs w:val="24"/>
              </w:rPr>
              <w:t>(</w:t>
            </w:r>
            <w:r w:rsidR="008A3CE6" w:rsidRPr="00A5746B">
              <w:rPr>
                <w:rStyle w:val="FontStyle11"/>
                <w:sz w:val="24"/>
                <w:szCs w:val="24"/>
              </w:rPr>
              <w:fldChar w:fldCharType="begin"/>
            </w:r>
            <w:r w:rsidRPr="00A5746B">
              <w:rPr>
                <w:rStyle w:val="FontStyle11"/>
                <w:sz w:val="24"/>
                <w:szCs w:val="24"/>
              </w:rPr>
              <w:instrText xml:space="preserve"> SEQ Список_формул \* ARABIC </w:instrText>
            </w:r>
            <w:r w:rsidR="008A3CE6" w:rsidRPr="00A5746B">
              <w:rPr>
                <w:rStyle w:val="FontStyle11"/>
                <w:sz w:val="24"/>
                <w:szCs w:val="24"/>
              </w:rPr>
              <w:fldChar w:fldCharType="separate"/>
            </w:r>
            <w:r w:rsidR="00743685" w:rsidRPr="00A5746B">
              <w:rPr>
                <w:rStyle w:val="FontStyle11"/>
                <w:noProof/>
                <w:sz w:val="24"/>
                <w:szCs w:val="24"/>
              </w:rPr>
              <w:t>12</w:t>
            </w:r>
            <w:r w:rsidR="008A3CE6" w:rsidRPr="00A5746B">
              <w:rPr>
                <w:rStyle w:val="FontStyle11"/>
                <w:sz w:val="24"/>
                <w:szCs w:val="24"/>
              </w:rPr>
              <w:fldChar w:fldCharType="end"/>
            </w:r>
            <w:r w:rsidRPr="00A5746B">
              <w:rPr>
                <w:szCs w:val="24"/>
              </w:rPr>
              <w:t>)</w:t>
            </w:r>
          </w:p>
        </w:tc>
      </w:tr>
    </w:tbl>
    <w:p w:rsidR="00517EF6" w:rsidRPr="00A5746B" w:rsidRDefault="00517EF6" w:rsidP="0006129B">
      <w:pPr>
        <w:ind w:left="1512" w:hanging="1512"/>
        <w:rPr>
          <w:szCs w:val="24"/>
        </w:rPr>
      </w:pPr>
      <w:r w:rsidRPr="00A5746B">
        <w:rPr>
          <w:szCs w:val="24"/>
        </w:rPr>
        <w:t>Здесь</w:t>
      </w:r>
      <w:r w:rsidR="002F5504" w:rsidRPr="00A5746B">
        <w:rPr>
          <w:szCs w:val="24"/>
        </w:rPr>
        <w:t xml:space="preserve"> </w:t>
      </w:r>
      <m:oMath>
        <m:sSubSup>
          <m:sSubSupPr>
            <m:ctrlPr>
              <w:rPr>
                <w:rFonts w:ascii="Cambria Math" w:hAnsi="Cambria Math"/>
                <w:i/>
                <w:szCs w:val="24"/>
              </w:rPr>
            </m:ctrlPr>
          </m:sSubSupPr>
          <m:e>
            <m:r>
              <m:rPr>
                <m:sty m:val="p"/>
              </m:rPr>
              <w:rPr>
                <w:rFonts w:ascii="Cambria Math"/>
                <w:szCs w:val="24"/>
              </w:rPr>
              <m:t>t</m:t>
            </m:r>
          </m:e>
          <m:sub>
            <m:sSub>
              <m:sSubPr>
                <m:ctrlPr>
                  <w:rPr>
                    <w:rFonts w:ascii="Cambria Math" w:hAnsi="Cambria Math"/>
                    <w:i/>
                    <w:szCs w:val="24"/>
                  </w:rPr>
                </m:ctrlPr>
              </m:sSubPr>
              <m:e>
                <m:r>
                  <m:rPr>
                    <m:sty m:val="p"/>
                  </m:rPr>
                  <w:rPr>
                    <w:rFonts w:ascii="Cambria Math"/>
                    <w:szCs w:val="24"/>
                    <w:lang w:val="en-US"/>
                  </w:rPr>
                  <m:t>j</m:t>
                </m:r>
              </m:e>
              <m:sub>
                <m:r>
                  <m:rPr>
                    <m:sty m:val="p"/>
                  </m:rPr>
                  <w:rPr>
                    <w:rFonts w:ascii="Cambria Math"/>
                    <w:szCs w:val="24"/>
                    <w:lang w:val="en-US"/>
                  </w:rPr>
                  <m:t>min</m:t>
                </m:r>
              </m:sub>
            </m:sSub>
          </m:sub>
          <m:sup>
            <m:r>
              <m:rPr>
                <m:sty m:val="p"/>
              </m:rPr>
              <w:rPr>
                <w:rFonts w:ascii="Cambria Math" w:hAnsi="Cambria Math"/>
                <w:szCs w:val="24"/>
              </w:rPr>
              <m:t>в</m:t>
            </m:r>
          </m:sup>
        </m:sSubSup>
      </m:oMath>
      <w:r w:rsidRPr="00A5746B">
        <w:rPr>
          <w:szCs w:val="24"/>
        </w:rPr>
        <w:t xml:space="preserve"> - минимально допустимая температура воздуха в здании </w:t>
      </w:r>
      <w:r w:rsidRPr="00A5746B">
        <w:rPr>
          <w:i/>
          <w:szCs w:val="24"/>
          <w:lang w:val="en-US"/>
        </w:rPr>
        <w:t>j</w:t>
      </w:r>
      <w:r w:rsidRPr="00A5746B">
        <w:rPr>
          <w:szCs w:val="24"/>
        </w:rPr>
        <w:t xml:space="preserve">-го потребителя, </w:t>
      </w:r>
      <w:r w:rsidRPr="00A5746B">
        <w:rPr>
          <w:szCs w:val="24"/>
          <w:vertAlign w:val="superscript"/>
        </w:rPr>
        <w:t>0</w:t>
      </w:r>
      <w:r w:rsidRPr="00A5746B">
        <w:rPr>
          <w:szCs w:val="24"/>
        </w:rPr>
        <w:t>С.</w:t>
      </w:r>
    </w:p>
    <w:p w:rsidR="00517EF6" w:rsidRPr="00A5746B" w:rsidRDefault="00517EF6" w:rsidP="0006129B">
      <w:pPr>
        <w:pStyle w:val="ab"/>
        <w:ind w:firstLine="567"/>
        <w:rPr>
          <w:rStyle w:val="FontStyle11"/>
          <w:sz w:val="24"/>
          <w:szCs w:val="24"/>
        </w:rPr>
      </w:pPr>
      <w:r w:rsidRPr="00A5746B">
        <w:rPr>
          <w:rStyle w:val="FontStyle11"/>
          <w:sz w:val="24"/>
          <w:szCs w:val="24"/>
        </w:rPr>
        <w:t xml:space="preserve">Продолжительности стояния температур наружного воздуха принимаются по </w:t>
      </w:r>
      <w:r w:rsidR="0055093E" w:rsidRPr="00A5746B">
        <w:rPr>
          <w:rStyle w:val="FontStyle11"/>
          <w:sz w:val="24"/>
          <w:szCs w:val="24"/>
        </w:rPr>
        <w:t>СП 131.13330.2020 «Свод правил. Строительная климатология. СНиП 23-01-99*»</w:t>
      </w:r>
      <w:r w:rsidRPr="00A5746B">
        <w:rPr>
          <w:rStyle w:val="FontStyle11"/>
          <w:sz w:val="24"/>
          <w:szCs w:val="24"/>
        </w:rPr>
        <w:t>.</w:t>
      </w:r>
    </w:p>
    <w:p w:rsidR="00517EF6" w:rsidRPr="00A5746B" w:rsidRDefault="00517EF6" w:rsidP="0006129B">
      <w:pPr>
        <w:pStyle w:val="aff9"/>
        <w:spacing w:line="240" w:lineRule="auto"/>
        <w:rPr>
          <w:rStyle w:val="FontStyle11"/>
          <w:sz w:val="24"/>
          <w:szCs w:val="24"/>
        </w:rPr>
      </w:pPr>
    </w:p>
    <w:p w:rsidR="00517EF6" w:rsidRPr="00A5746B" w:rsidRDefault="00BC55C3" w:rsidP="0006129B">
      <w:pPr>
        <w:pStyle w:val="ab"/>
        <w:widowControl w:val="0"/>
        <w:tabs>
          <w:tab w:val="left" w:pos="1276"/>
        </w:tabs>
        <w:autoSpaceDE w:val="0"/>
        <w:autoSpaceDN w:val="0"/>
        <w:adjustRightInd w:val="0"/>
        <w:ind w:firstLine="567"/>
        <w:rPr>
          <w:rFonts w:eastAsia="Times New Roman"/>
          <w:szCs w:val="24"/>
        </w:rPr>
      </w:pPr>
      <w:r w:rsidRPr="00A5746B">
        <w:rPr>
          <w:rFonts w:eastAsia="Times New Roman"/>
          <w:szCs w:val="24"/>
        </w:rPr>
        <w:t xml:space="preserve">9.2 </w:t>
      </w:r>
      <w:r w:rsidR="00517EF6" w:rsidRPr="00A5746B">
        <w:rPr>
          <w:rFonts w:eastAsia="Times New Roman"/>
          <w:szCs w:val="24"/>
        </w:rPr>
        <w:t>Правила определения</w:t>
      </w:r>
      <w:r w:rsidR="002F5504" w:rsidRPr="00A5746B">
        <w:rPr>
          <w:rFonts w:eastAsia="Times New Roman"/>
          <w:szCs w:val="24"/>
        </w:rPr>
        <w:t xml:space="preserve"> </w:t>
      </w:r>
      <m:oMath>
        <m:sSubSup>
          <m:sSubSupPr>
            <m:ctrlPr>
              <w:rPr>
                <w:rFonts w:ascii="Cambria Math" w:hAnsi="Cambria Math"/>
                <w:i/>
                <w:szCs w:val="24"/>
                <w:lang w:val="en-US"/>
              </w:rPr>
            </m:ctrlPr>
          </m:sSubSupPr>
          <m:e>
            <m:r>
              <m:rPr>
                <m:sty m:val="p"/>
              </m:rPr>
              <w:rPr>
                <w:rFonts w:ascii="Cambria Math" w:hAnsi="Cambria Math"/>
                <w:szCs w:val="24"/>
                <w:lang w:val="en-US"/>
              </w:rPr>
              <m:t>τ</m:t>
            </m:r>
          </m:e>
          <m:sub>
            <m:r>
              <m:rPr>
                <m:sty m:val="p"/>
              </m:rPr>
              <w:rPr>
                <w:rFonts w:ascii="Cambria Math"/>
                <w:szCs w:val="24"/>
                <w:lang w:val="en-US"/>
              </w:rPr>
              <m:t>j</m:t>
            </m:r>
            <m:r>
              <m:rPr>
                <m:sty m:val="p"/>
              </m:rPr>
              <w:rPr>
                <w:rFonts w:ascii="Cambria Math"/>
                <w:szCs w:val="24"/>
              </w:rPr>
              <m:t>,</m:t>
            </m:r>
            <m:r>
              <m:rPr>
                <m:sty m:val="p"/>
              </m:rPr>
              <w:rPr>
                <w:rFonts w:ascii="Cambria Math"/>
                <w:szCs w:val="24"/>
                <w:lang w:val="en-US"/>
              </w:rPr>
              <m:t>f</m:t>
            </m:r>
          </m:sub>
          <m:sup>
            <m:r>
              <m:rPr>
                <m:sty m:val="p"/>
              </m:rPr>
              <w:rPr>
                <w:rFonts w:ascii="Cambria Math" w:hAnsi="Cambria Math"/>
                <w:szCs w:val="24"/>
              </w:rPr>
              <m:t>рав</m:t>
            </m:r>
          </m:sup>
        </m:sSubSup>
      </m:oMath>
      <w:r w:rsidR="00517EF6" w:rsidRPr="00A5746B">
        <w:rPr>
          <w:rFonts w:eastAsia="Times New Roman"/>
          <w:szCs w:val="24"/>
        </w:rPr>
        <w:t xml:space="preserve"> - числа часов стояния температуры наружного воздуха</w:t>
      </w:r>
      <w:r w:rsidR="00517EF6" w:rsidRPr="00A5746B">
        <w:rPr>
          <w:szCs w:val="24"/>
        </w:rPr>
        <w:t xml:space="preserve"> ниже</w:t>
      </w:r>
      <w:r w:rsidR="002F5504" w:rsidRPr="00A5746B">
        <w:rPr>
          <w:szCs w:val="24"/>
        </w:rPr>
        <w:t xml:space="preserve"> </w:t>
      </w:r>
      <m:oMath>
        <m:sSubSup>
          <m:sSubSupPr>
            <m:ctrlPr>
              <w:rPr>
                <w:rFonts w:ascii="Cambria Math" w:hAnsi="Cambria Math"/>
                <w:i/>
                <w:szCs w:val="24"/>
                <w:lang w:val="en-US"/>
              </w:rPr>
            </m:ctrlPr>
          </m:sSubSupPr>
          <m:e>
            <m:r>
              <m:rPr>
                <m:sty m:val="p"/>
              </m:rPr>
              <w:rPr>
                <w:rFonts w:ascii="Cambria Math"/>
                <w:szCs w:val="24"/>
                <w:lang w:val="en-US"/>
              </w:rPr>
              <m:t>t</m:t>
            </m:r>
          </m:e>
          <m:sub>
            <m:r>
              <m:rPr>
                <m:sty m:val="p"/>
              </m:rPr>
              <w:rPr>
                <w:rFonts w:ascii="Cambria Math"/>
                <w:szCs w:val="24"/>
                <w:lang w:val="en-US"/>
              </w:rPr>
              <m:t>j</m:t>
            </m:r>
            <m:r>
              <m:rPr>
                <m:sty m:val="p"/>
              </m:rPr>
              <w:rPr>
                <w:rFonts w:ascii="Cambria Math"/>
                <w:szCs w:val="24"/>
              </w:rPr>
              <m:t>,</m:t>
            </m:r>
            <m:r>
              <m:rPr>
                <m:sty m:val="p"/>
              </m:rPr>
              <w:rPr>
                <w:rFonts w:ascii="Cambria Math"/>
                <w:szCs w:val="24"/>
                <w:lang w:val="en-US"/>
              </w:rPr>
              <m:t>f</m:t>
            </m:r>
          </m:sub>
          <m:sup>
            <m:r>
              <m:rPr>
                <m:sty m:val="p"/>
              </m:rPr>
              <w:rPr>
                <w:rFonts w:ascii="Cambria Math" w:hAnsi="Cambria Math"/>
                <w:szCs w:val="24"/>
              </w:rPr>
              <m:t>рав</m:t>
            </m:r>
          </m:sup>
        </m:sSubSup>
      </m:oMath>
      <w:r w:rsidR="00517EF6" w:rsidRPr="00A5746B">
        <w:rPr>
          <w:szCs w:val="24"/>
        </w:rPr>
        <w:t>.</w:t>
      </w:r>
    </w:p>
    <w:p w:rsidR="00517EF6" w:rsidRPr="00A5746B" w:rsidRDefault="00517EF6" w:rsidP="0006129B">
      <w:pPr>
        <w:ind w:firstLine="567"/>
        <w:rPr>
          <w:szCs w:val="24"/>
        </w:rPr>
      </w:pPr>
      <w:r w:rsidRPr="00A5746B">
        <w:rPr>
          <w:szCs w:val="24"/>
        </w:rPr>
        <w:t>Если</w:t>
      </w:r>
      <w:r w:rsidR="002F5504" w:rsidRPr="00A5746B">
        <w:rPr>
          <w:szCs w:val="24"/>
        </w:rPr>
        <w:t xml:space="preserve"> </w:t>
      </w:r>
      <m:oMath>
        <m:sSubSup>
          <m:sSubSupPr>
            <m:ctrlPr>
              <w:rPr>
                <w:rFonts w:ascii="Cambria Math" w:hAnsi="Cambria Math"/>
                <w:i/>
                <w:szCs w:val="24"/>
                <w:lang w:val="en-US"/>
              </w:rPr>
            </m:ctrlPr>
          </m:sSubSupPr>
          <m:e>
            <m:r>
              <m:rPr>
                <m:sty m:val="p"/>
              </m:rPr>
              <w:rPr>
                <w:rFonts w:ascii="Cambria Math"/>
                <w:szCs w:val="24"/>
                <w:lang w:val="en-US"/>
              </w:rPr>
              <m:t>t</m:t>
            </m:r>
          </m:e>
          <m:sub>
            <m:r>
              <m:rPr>
                <m:sty m:val="p"/>
              </m:rPr>
              <w:rPr>
                <w:rFonts w:ascii="Cambria Math"/>
                <w:szCs w:val="24"/>
                <w:lang w:val="en-US"/>
              </w:rPr>
              <m:t>j</m:t>
            </m:r>
            <m:r>
              <m:rPr>
                <m:sty m:val="p"/>
              </m:rPr>
              <w:rPr>
                <w:rFonts w:ascii="Cambria Math"/>
                <w:szCs w:val="24"/>
              </w:rPr>
              <m:t>,</m:t>
            </m:r>
            <m:r>
              <m:rPr>
                <m:sty m:val="p"/>
              </m:rPr>
              <w:rPr>
                <w:rFonts w:ascii="Cambria Math"/>
                <w:szCs w:val="24"/>
                <w:lang w:val="en-US"/>
              </w:rPr>
              <m:t>f</m:t>
            </m:r>
          </m:sub>
          <m:sup>
            <m:r>
              <m:rPr>
                <m:sty m:val="p"/>
              </m:rPr>
              <w:rPr>
                <w:rFonts w:ascii="Cambria Math" w:hAnsi="Cambria Math"/>
                <w:szCs w:val="24"/>
              </w:rPr>
              <m:t>рав</m:t>
            </m:r>
          </m:sup>
        </m:sSubSup>
      </m:oMath>
      <w:r w:rsidRPr="00A5746B">
        <w:rPr>
          <w:szCs w:val="24"/>
        </w:rPr>
        <w:t xml:space="preserve"> оказывается равной или выше </w:t>
      </w:r>
      <w:r w:rsidR="00BC55C3" w:rsidRPr="00A5746B">
        <w:rPr>
          <w:szCs w:val="24"/>
        </w:rPr>
        <w:t xml:space="preserve">плюс </w:t>
      </w:r>
      <w:r w:rsidRPr="00A5746B">
        <w:rPr>
          <w:szCs w:val="24"/>
        </w:rPr>
        <w:t xml:space="preserve">8 </w:t>
      </w:r>
      <w:r w:rsidRPr="00A5746B">
        <w:rPr>
          <w:szCs w:val="24"/>
          <w:vertAlign w:val="superscript"/>
        </w:rPr>
        <w:t>о</w:t>
      </w:r>
      <w:r w:rsidRPr="00A5746B">
        <w:rPr>
          <w:szCs w:val="24"/>
        </w:rPr>
        <w:t xml:space="preserve">С (начало отопительного сезона), это означает, что отказ </w:t>
      </w:r>
      <w:r w:rsidRPr="00A5746B">
        <w:rPr>
          <w:i/>
          <w:szCs w:val="24"/>
          <w:lang w:val="en-US"/>
        </w:rPr>
        <w:t>f</w:t>
      </w:r>
      <w:r w:rsidRPr="00A5746B">
        <w:rPr>
          <w:szCs w:val="24"/>
        </w:rPr>
        <w:t xml:space="preserve">-го элемента нарушает пониженный уровень теплоснабжения </w:t>
      </w:r>
      <w:r w:rsidRPr="00A5746B">
        <w:rPr>
          <w:i/>
          <w:szCs w:val="24"/>
          <w:lang w:val="en-US"/>
        </w:rPr>
        <w:t>j</w:t>
      </w:r>
      <w:r w:rsidRPr="00A5746B">
        <w:rPr>
          <w:szCs w:val="24"/>
        </w:rPr>
        <w:t>-го потреб</w:t>
      </w:r>
      <w:r w:rsidRPr="00A5746B">
        <w:rPr>
          <w:szCs w:val="24"/>
        </w:rPr>
        <w:t>и</w:t>
      </w:r>
      <w:r w:rsidRPr="00A5746B">
        <w:rPr>
          <w:szCs w:val="24"/>
        </w:rPr>
        <w:t xml:space="preserve">теля при любой температуре наружного воздуха и в формуле </w:t>
      </w:r>
      <w:r w:rsidR="0061403F" w:rsidRPr="00A5746B">
        <w:fldChar w:fldCharType="begin"/>
      </w:r>
      <w:r w:rsidR="0061403F" w:rsidRPr="00A5746B">
        <w:instrText xml:space="preserve"> REF _Ref374096493 \h  \* MERGEFORMAT </w:instrText>
      </w:r>
      <w:r w:rsidR="0061403F" w:rsidRPr="00A5746B">
        <w:fldChar w:fldCharType="separate"/>
      </w:r>
      <w:r w:rsidR="00743685" w:rsidRPr="00A5746B">
        <w:rPr>
          <w:szCs w:val="24"/>
        </w:rPr>
        <w:t>(</w:t>
      </w:r>
      <w:r w:rsidR="00743685" w:rsidRPr="00A5746B">
        <w:t>10</w:t>
      </w:r>
      <w:r w:rsidR="00743685" w:rsidRPr="00A5746B">
        <w:rPr>
          <w:szCs w:val="24"/>
        </w:rPr>
        <w:t>)</w:t>
      </w:r>
      <w:r w:rsidR="0061403F" w:rsidRPr="00A5746B">
        <w:fldChar w:fldCharType="end"/>
      </w:r>
      <w:r w:rsidRPr="00A5746B">
        <w:rPr>
          <w:rStyle w:val="FontStyle11"/>
          <w:sz w:val="24"/>
          <w:szCs w:val="24"/>
        </w:rPr>
        <w:t xml:space="preserve"> величина</w:t>
      </w:r>
      <w:r w:rsidR="002F5504" w:rsidRPr="00A5746B">
        <w:rPr>
          <w:rStyle w:val="FontStyle11"/>
          <w:sz w:val="24"/>
          <w:szCs w:val="24"/>
        </w:rPr>
        <w:t xml:space="preserve"> </w:t>
      </w:r>
      <m:oMath>
        <m:sSubSup>
          <m:sSubSupPr>
            <m:ctrlPr>
              <w:rPr>
                <w:rFonts w:ascii="Cambria Math" w:hAnsi="Cambria Math"/>
                <w:i/>
                <w:szCs w:val="24"/>
                <w:lang w:val="en-US"/>
              </w:rPr>
            </m:ctrlPr>
          </m:sSubSupPr>
          <m:e>
            <m:r>
              <m:rPr>
                <m:sty m:val="p"/>
              </m:rPr>
              <w:rPr>
                <w:rFonts w:ascii="Cambria Math" w:hAnsi="Cambria Math"/>
                <w:szCs w:val="24"/>
                <w:lang w:val="en-US"/>
              </w:rPr>
              <m:t>τ</m:t>
            </m:r>
          </m:e>
          <m:sub>
            <m:r>
              <m:rPr>
                <m:sty m:val="p"/>
              </m:rPr>
              <w:rPr>
                <w:rFonts w:ascii="Cambria Math"/>
                <w:szCs w:val="24"/>
                <w:lang w:val="en-US"/>
              </w:rPr>
              <m:t>j</m:t>
            </m:r>
            <m:r>
              <m:rPr>
                <m:sty m:val="p"/>
              </m:rPr>
              <w:rPr>
                <w:rFonts w:ascii="Cambria Math"/>
                <w:szCs w:val="24"/>
              </w:rPr>
              <m:t>,</m:t>
            </m:r>
            <m:r>
              <m:rPr>
                <m:sty m:val="p"/>
              </m:rPr>
              <w:rPr>
                <w:rFonts w:ascii="Cambria Math"/>
                <w:szCs w:val="24"/>
                <w:lang w:val="en-US"/>
              </w:rPr>
              <m:t>f</m:t>
            </m:r>
          </m:sub>
          <m:sup>
            <m:r>
              <m:rPr>
                <m:sty m:val="p"/>
              </m:rPr>
              <w:rPr>
                <w:rFonts w:ascii="Cambria Math" w:hAnsi="Cambria Math"/>
                <w:szCs w:val="24"/>
              </w:rPr>
              <m:t>рав</m:t>
            </m:r>
          </m:sup>
        </m:sSubSup>
      </m:oMath>
      <w:r w:rsidRPr="00A5746B">
        <w:rPr>
          <w:rStyle w:val="FontStyle11"/>
          <w:sz w:val="24"/>
          <w:szCs w:val="24"/>
        </w:rPr>
        <w:t xml:space="preserve"> берется равной продолжительности отопительного периода</w:t>
      </w:r>
      <w:r w:rsidRPr="00A5746B">
        <w:rPr>
          <w:szCs w:val="24"/>
        </w:rPr>
        <w:t>.</w:t>
      </w:r>
    </w:p>
    <w:p w:rsidR="00517EF6" w:rsidRPr="00A5746B" w:rsidRDefault="00517EF6" w:rsidP="0006129B">
      <w:pPr>
        <w:ind w:firstLine="567"/>
        <w:rPr>
          <w:szCs w:val="24"/>
        </w:rPr>
      </w:pPr>
      <w:r w:rsidRPr="00A5746B">
        <w:rPr>
          <w:szCs w:val="24"/>
        </w:rPr>
        <w:t>Если</w:t>
      </w:r>
      <w:r w:rsidR="002F5504" w:rsidRPr="00A5746B">
        <w:rPr>
          <w:szCs w:val="24"/>
        </w:rPr>
        <w:t xml:space="preserve"> </w:t>
      </w:r>
      <m:oMath>
        <m:sSubSup>
          <m:sSubSupPr>
            <m:ctrlPr>
              <w:rPr>
                <w:rFonts w:ascii="Cambria Math" w:hAnsi="Cambria Math"/>
                <w:i/>
                <w:szCs w:val="24"/>
                <w:lang w:val="en-US"/>
              </w:rPr>
            </m:ctrlPr>
          </m:sSubSupPr>
          <m:e>
            <m:r>
              <m:rPr>
                <m:sty m:val="p"/>
              </m:rPr>
              <w:rPr>
                <w:rFonts w:ascii="Cambria Math"/>
                <w:szCs w:val="24"/>
                <w:lang w:val="en-US"/>
              </w:rPr>
              <m:t>t</m:t>
            </m:r>
          </m:e>
          <m:sub>
            <m:r>
              <m:rPr>
                <m:sty m:val="p"/>
              </m:rPr>
              <w:rPr>
                <w:rFonts w:ascii="Cambria Math"/>
                <w:szCs w:val="24"/>
                <w:lang w:val="en-US"/>
              </w:rPr>
              <m:t>j</m:t>
            </m:r>
            <m:r>
              <m:rPr>
                <m:sty m:val="p"/>
              </m:rPr>
              <w:rPr>
                <w:rFonts w:ascii="Cambria Math"/>
                <w:szCs w:val="24"/>
              </w:rPr>
              <m:t>,</m:t>
            </m:r>
            <m:r>
              <m:rPr>
                <m:sty m:val="p"/>
              </m:rPr>
              <w:rPr>
                <w:rFonts w:ascii="Cambria Math"/>
                <w:szCs w:val="24"/>
                <w:lang w:val="en-US"/>
              </w:rPr>
              <m:t>f</m:t>
            </m:r>
          </m:sub>
          <m:sup>
            <m:r>
              <m:rPr>
                <m:sty m:val="p"/>
              </m:rPr>
              <w:rPr>
                <w:rFonts w:ascii="Cambria Math" w:hAnsi="Cambria Math"/>
                <w:szCs w:val="24"/>
              </w:rPr>
              <m:t>рав</m:t>
            </m:r>
          </m:sup>
        </m:sSubSup>
      </m:oMath>
      <w:r w:rsidRPr="00A5746B">
        <w:rPr>
          <w:szCs w:val="24"/>
        </w:rPr>
        <w:t xml:space="preserve"> оказывается равной</w:t>
      </w:r>
      <w:r w:rsidR="002F5504" w:rsidRPr="00A5746B">
        <w:rPr>
          <w:szCs w:val="24"/>
        </w:rPr>
        <w:t xml:space="preserve"> </w:t>
      </w:r>
      <m:oMath>
        <m:sSup>
          <m:sSupPr>
            <m:ctrlPr>
              <w:rPr>
                <w:rFonts w:ascii="Cambria Math" w:hAnsi="Cambria Math"/>
                <w:i/>
                <w:szCs w:val="24"/>
              </w:rPr>
            </m:ctrlPr>
          </m:sSupPr>
          <m:e>
            <m:r>
              <m:rPr>
                <m:sty m:val="p"/>
              </m:rPr>
              <w:rPr>
                <w:rFonts w:ascii="Cambria Math"/>
                <w:szCs w:val="24"/>
              </w:rPr>
              <m:t>t</m:t>
            </m:r>
          </m:e>
          <m:sup>
            <m:r>
              <m:rPr>
                <m:sty m:val="p"/>
              </m:rPr>
              <w:rPr>
                <w:rFonts w:ascii="Cambria Math" w:hAnsi="Cambria Math"/>
                <w:szCs w:val="24"/>
              </w:rPr>
              <m:t>нр</m:t>
            </m:r>
          </m:sup>
        </m:sSup>
      </m:oMath>
      <w:r w:rsidRPr="00A5746B">
        <w:rPr>
          <w:szCs w:val="24"/>
        </w:rPr>
        <w:t xml:space="preserve">, отказ </w:t>
      </w:r>
      <w:r w:rsidRPr="00A5746B">
        <w:rPr>
          <w:i/>
          <w:szCs w:val="24"/>
          <w:lang w:val="en-US"/>
        </w:rPr>
        <w:t>f</w:t>
      </w:r>
      <w:r w:rsidRPr="00A5746B">
        <w:rPr>
          <w:szCs w:val="24"/>
        </w:rPr>
        <w:t xml:space="preserve">-го элемента влияет на теплоснабжение </w:t>
      </w:r>
      <w:r w:rsidRPr="00A5746B">
        <w:rPr>
          <w:i/>
          <w:szCs w:val="24"/>
          <w:lang w:val="en-US"/>
        </w:rPr>
        <w:t>j</w:t>
      </w:r>
      <w:r w:rsidRPr="00A5746B">
        <w:rPr>
          <w:szCs w:val="24"/>
        </w:rPr>
        <w:t>-го п</w:t>
      </w:r>
      <w:r w:rsidRPr="00A5746B">
        <w:rPr>
          <w:szCs w:val="24"/>
        </w:rPr>
        <w:t>о</w:t>
      </w:r>
      <w:r w:rsidRPr="00A5746B">
        <w:rPr>
          <w:szCs w:val="24"/>
        </w:rPr>
        <w:t>требителя только при температурах ниже расчетных и</w:t>
      </w:r>
      <w:r w:rsidR="002F5504" w:rsidRPr="00A5746B">
        <w:rPr>
          <w:szCs w:val="24"/>
        </w:rPr>
        <w:t xml:space="preserve"> </w:t>
      </w:r>
      <m:oMath>
        <m:sSubSup>
          <m:sSubSupPr>
            <m:ctrlPr>
              <w:rPr>
                <w:rFonts w:ascii="Cambria Math" w:hAnsi="Cambria Math"/>
                <w:i/>
                <w:szCs w:val="24"/>
                <w:lang w:val="en-US"/>
              </w:rPr>
            </m:ctrlPr>
          </m:sSubSupPr>
          <m:e>
            <m:r>
              <m:rPr>
                <m:sty m:val="p"/>
              </m:rPr>
              <w:rPr>
                <w:rFonts w:ascii="Cambria Math" w:hAnsi="Cambria Math"/>
                <w:szCs w:val="24"/>
                <w:lang w:val="en-US"/>
              </w:rPr>
              <m:t>τ</m:t>
            </m:r>
          </m:e>
          <m:sub>
            <m:r>
              <m:rPr>
                <m:sty m:val="p"/>
              </m:rPr>
              <w:rPr>
                <w:rFonts w:ascii="Cambria Math"/>
                <w:szCs w:val="24"/>
                <w:lang w:val="en-US"/>
              </w:rPr>
              <m:t>j</m:t>
            </m:r>
            <m:r>
              <m:rPr>
                <m:sty m:val="p"/>
              </m:rPr>
              <w:rPr>
                <w:rFonts w:ascii="Cambria Math"/>
                <w:szCs w:val="24"/>
              </w:rPr>
              <m:t>,</m:t>
            </m:r>
            <m:r>
              <m:rPr>
                <m:sty m:val="p"/>
              </m:rPr>
              <w:rPr>
                <w:rFonts w:ascii="Cambria Math"/>
                <w:szCs w:val="24"/>
                <w:lang w:val="en-US"/>
              </w:rPr>
              <m:t>f</m:t>
            </m:r>
          </m:sub>
          <m:sup>
            <m:r>
              <m:rPr>
                <m:sty m:val="p"/>
              </m:rPr>
              <w:rPr>
                <w:rFonts w:ascii="Cambria Math" w:hAnsi="Cambria Math"/>
                <w:szCs w:val="24"/>
              </w:rPr>
              <m:t>рав</m:t>
            </m:r>
          </m:sup>
        </m:sSubSup>
      </m:oMath>
      <w:r w:rsidRPr="00A5746B">
        <w:rPr>
          <w:szCs w:val="24"/>
        </w:rPr>
        <w:t xml:space="preserve">в формуле </w:t>
      </w:r>
      <w:r w:rsidR="0061403F" w:rsidRPr="00A5746B">
        <w:fldChar w:fldCharType="begin"/>
      </w:r>
      <w:r w:rsidR="0061403F" w:rsidRPr="00A5746B">
        <w:instrText xml:space="preserve"> REF _Ref374096493 \h  \* MERGEFORMAT </w:instrText>
      </w:r>
      <w:r w:rsidR="0061403F" w:rsidRPr="00A5746B">
        <w:fldChar w:fldCharType="separate"/>
      </w:r>
      <w:r w:rsidR="00743685" w:rsidRPr="00A5746B">
        <w:rPr>
          <w:szCs w:val="24"/>
        </w:rPr>
        <w:t>(</w:t>
      </w:r>
      <w:r w:rsidR="00743685" w:rsidRPr="00A5746B">
        <w:t>10</w:t>
      </w:r>
      <w:r w:rsidR="00743685" w:rsidRPr="00A5746B">
        <w:rPr>
          <w:szCs w:val="24"/>
        </w:rPr>
        <w:t>)</w:t>
      </w:r>
      <w:r w:rsidR="0061403F" w:rsidRPr="00A5746B">
        <w:fldChar w:fldCharType="end"/>
      </w:r>
      <w:r w:rsidRPr="00A5746B">
        <w:rPr>
          <w:szCs w:val="24"/>
        </w:rPr>
        <w:t xml:space="preserve"> берется равной </w:t>
      </w:r>
      <m:oMath>
        <m:sSup>
          <m:sSupPr>
            <m:ctrlPr>
              <w:rPr>
                <w:rFonts w:ascii="Cambria Math" w:hAnsi="Cambria Math"/>
                <w:i/>
                <w:szCs w:val="24"/>
                <w:lang w:val="en-US"/>
              </w:rPr>
            </m:ctrlPr>
          </m:sSupPr>
          <m:e>
            <m:r>
              <w:rPr>
                <w:rFonts w:ascii="Cambria Math" w:hAnsi="Cambria Math"/>
                <w:szCs w:val="24"/>
                <w:lang w:val="en-US"/>
              </w:rPr>
              <m:t>τ</m:t>
            </m:r>
          </m:e>
          <m:sup>
            <m:r>
              <w:rPr>
                <w:rFonts w:ascii="Cambria Math" w:hAnsi="Cambria Math"/>
                <w:szCs w:val="24"/>
              </w:rPr>
              <m:t>мин</m:t>
            </m:r>
          </m:sup>
        </m:sSup>
      </m:oMath>
      <w:r w:rsidRPr="00A5746B">
        <w:rPr>
          <w:szCs w:val="24"/>
        </w:rPr>
        <w:t xml:space="preserve"> - числу часов стояния температуре наружного воздуха ниже </w:t>
      </w:r>
      <m:oMath>
        <m:sSup>
          <m:sSupPr>
            <m:ctrlPr>
              <w:rPr>
                <w:rFonts w:ascii="Cambria Math" w:hAnsi="Cambria Math"/>
                <w:i/>
                <w:szCs w:val="24"/>
              </w:rPr>
            </m:ctrlPr>
          </m:sSupPr>
          <m:e>
            <m:r>
              <m:rPr>
                <m:sty m:val="p"/>
              </m:rPr>
              <w:rPr>
                <w:rFonts w:ascii="Cambria Math"/>
                <w:szCs w:val="24"/>
              </w:rPr>
              <m:t>t</m:t>
            </m:r>
          </m:e>
          <m:sup>
            <m:r>
              <m:rPr>
                <m:sty m:val="p"/>
              </m:rPr>
              <w:rPr>
                <w:rFonts w:ascii="Cambria Math" w:hAnsi="Cambria Math"/>
                <w:szCs w:val="24"/>
              </w:rPr>
              <m:t>нр</m:t>
            </m:r>
          </m:sup>
        </m:sSup>
      </m:oMath>
      <w:r w:rsidRPr="00A5746B">
        <w:rPr>
          <w:szCs w:val="24"/>
        </w:rPr>
        <w:t>.</w:t>
      </w:r>
    </w:p>
    <w:p w:rsidR="00517EF6" w:rsidRPr="00A5746B" w:rsidRDefault="00517EF6" w:rsidP="0006129B">
      <w:pPr>
        <w:ind w:firstLine="567"/>
        <w:rPr>
          <w:szCs w:val="24"/>
        </w:rPr>
      </w:pPr>
      <w:r w:rsidRPr="00A5746B">
        <w:rPr>
          <w:szCs w:val="24"/>
        </w:rPr>
        <w:t xml:space="preserve">Если </w:t>
      </w:r>
      <m:oMath>
        <m:sSubSup>
          <m:sSubSupPr>
            <m:ctrlPr>
              <w:rPr>
                <w:rFonts w:ascii="Cambria Math" w:hAnsi="Cambria Math"/>
                <w:i/>
                <w:szCs w:val="24"/>
                <w:lang w:val="en-US"/>
              </w:rPr>
            </m:ctrlPr>
          </m:sSubSupPr>
          <m:e>
            <m:r>
              <w:rPr>
                <w:rFonts w:ascii="Cambria Math" w:hAnsi="Cambria Math"/>
                <w:szCs w:val="24"/>
                <w:lang w:val="en-US"/>
              </w:rPr>
              <m:t>t</m:t>
            </m:r>
          </m:e>
          <m:sub>
            <m:r>
              <w:rPr>
                <w:rFonts w:ascii="Cambria Math" w:hAnsi="Cambria Math"/>
                <w:szCs w:val="24"/>
                <w:lang w:val="en-US"/>
              </w:rPr>
              <m:t>j</m:t>
            </m:r>
            <m:r>
              <w:rPr>
                <w:rFonts w:ascii="Cambria Math"/>
                <w:szCs w:val="24"/>
              </w:rPr>
              <m:t>,</m:t>
            </m:r>
            <m:r>
              <w:rPr>
                <w:rFonts w:ascii="Cambria Math" w:hAnsi="Cambria Math"/>
                <w:szCs w:val="24"/>
                <w:lang w:val="en-US"/>
              </w:rPr>
              <m:t>f</m:t>
            </m:r>
          </m:sub>
          <m:sup>
            <m:r>
              <w:rPr>
                <w:rFonts w:ascii="Cambria Math" w:hAnsi="Cambria Math"/>
                <w:szCs w:val="24"/>
              </w:rPr>
              <m:t>рав</m:t>
            </m:r>
          </m:sup>
        </m:sSubSup>
        <m:r>
          <w:rPr>
            <w:rFonts w:ascii="Cambria Math"/>
            <w:szCs w:val="24"/>
          </w:rPr>
          <m:t>&lt;</m:t>
        </m:r>
        <m:sSup>
          <m:sSupPr>
            <m:ctrlPr>
              <w:rPr>
                <w:rFonts w:ascii="Cambria Math" w:hAnsi="Cambria Math"/>
                <w:i/>
                <w:szCs w:val="24"/>
              </w:rPr>
            </m:ctrlPr>
          </m:sSupPr>
          <m:e>
            <m:r>
              <w:rPr>
                <w:rFonts w:ascii="Cambria Math" w:hAnsi="Cambria Math"/>
                <w:szCs w:val="24"/>
              </w:rPr>
              <m:t>t</m:t>
            </m:r>
          </m:e>
          <m:sup>
            <m:r>
              <m:rPr>
                <m:sty m:val="p"/>
              </m:rPr>
              <w:rPr>
                <w:rFonts w:ascii="Cambria Math" w:hAnsi="Cambria Math"/>
                <w:szCs w:val="24"/>
              </w:rPr>
              <m:t>мин</m:t>
            </m:r>
          </m:sup>
        </m:sSup>
      </m:oMath>
      <w:r w:rsidRPr="00A5746B">
        <w:rPr>
          <w:szCs w:val="24"/>
        </w:rPr>
        <w:t xml:space="preserve"> (минимальная температура наружного воздуха), отказ </w:t>
      </w:r>
      <w:r w:rsidRPr="00A5746B">
        <w:rPr>
          <w:i/>
          <w:szCs w:val="24"/>
          <w:lang w:val="en-US"/>
        </w:rPr>
        <w:t>f</w:t>
      </w:r>
      <w:r w:rsidRPr="00A5746B">
        <w:rPr>
          <w:szCs w:val="24"/>
        </w:rPr>
        <w:t xml:space="preserve">-го элемента не влияет на теплоснабжение </w:t>
      </w:r>
      <w:r w:rsidRPr="00A5746B">
        <w:rPr>
          <w:i/>
          <w:szCs w:val="24"/>
          <w:lang w:val="en-US"/>
        </w:rPr>
        <w:t>j</w:t>
      </w:r>
      <w:r w:rsidRPr="00A5746B">
        <w:rPr>
          <w:szCs w:val="24"/>
        </w:rPr>
        <w:t xml:space="preserve">-го потребителя и в формуле </w:t>
      </w:r>
      <w:r w:rsidR="0061403F" w:rsidRPr="00A5746B">
        <w:fldChar w:fldCharType="begin"/>
      </w:r>
      <w:r w:rsidR="0061403F" w:rsidRPr="00A5746B">
        <w:instrText xml:space="preserve"> REF _Ref374096493 \h  \* MERGEFORMAT </w:instrText>
      </w:r>
      <w:r w:rsidR="0061403F" w:rsidRPr="00A5746B">
        <w:fldChar w:fldCharType="separate"/>
      </w:r>
      <w:r w:rsidR="00743685" w:rsidRPr="00A5746B">
        <w:rPr>
          <w:szCs w:val="24"/>
        </w:rPr>
        <w:t>(</w:t>
      </w:r>
      <w:r w:rsidR="00743685" w:rsidRPr="00A5746B">
        <w:t>10</w:t>
      </w:r>
      <w:r w:rsidR="00743685" w:rsidRPr="00A5746B">
        <w:rPr>
          <w:szCs w:val="24"/>
        </w:rPr>
        <w:t>)</w:t>
      </w:r>
      <w:r w:rsidR="0061403F" w:rsidRPr="00A5746B">
        <w:fldChar w:fldCharType="end"/>
      </w:r>
      <w:r w:rsidR="002F5504" w:rsidRPr="00A5746B">
        <w:rPr>
          <w:szCs w:val="24"/>
        </w:rPr>
        <w:t xml:space="preserve"> </w:t>
      </w:r>
      <m:oMath>
        <m:sSubSup>
          <m:sSubSupPr>
            <m:ctrlPr>
              <w:rPr>
                <w:rFonts w:ascii="Cambria Math" w:hAnsi="Cambria Math"/>
                <w:i/>
                <w:szCs w:val="24"/>
                <w:lang w:val="en-US"/>
              </w:rPr>
            </m:ctrlPr>
          </m:sSubSupPr>
          <m:e>
            <m:r>
              <m:rPr>
                <m:sty m:val="p"/>
              </m:rPr>
              <w:rPr>
                <w:rFonts w:ascii="Cambria Math" w:hAnsi="Cambria Math"/>
                <w:szCs w:val="24"/>
                <w:lang w:val="en-US"/>
              </w:rPr>
              <m:t>τ</m:t>
            </m:r>
          </m:e>
          <m:sub>
            <m:r>
              <m:rPr>
                <m:sty m:val="p"/>
              </m:rPr>
              <w:rPr>
                <w:rFonts w:ascii="Cambria Math"/>
                <w:szCs w:val="24"/>
                <w:lang w:val="en-US"/>
              </w:rPr>
              <m:t>j</m:t>
            </m:r>
            <m:r>
              <m:rPr>
                <m:sty m:val="p"/>
              </m:rPr>
              <w:rPr>
                <w:rFonts w:ascii="Cambria Math"/>
                <w:szCs w:val="24"/>
              </w:rPr>
              <m:t>,</m:t>
            </m:r>
            <m:r>
              <m:rPr>
                <m:sty m:val="p"/>
              </m:rPr>
              <w:rPr>
                <w:rFonts w:ascii="Cambria Math"/>
                <w:szCs w:val="24"/>
                <w:lang w:val="en-US"/>
              </w:rPr>
              <m:t>f</m:t>
            </m:r>
          </m:sub>
          <m:sup>
            <m:r>
              <m:rPr>
                <m:sty m:val="p"/>
              </m:rPr>
              <w:rPr>
                <w:rFonts w:ascii="Cambria Math" w:hAnsi="Cambria Math"/>
                <w:szCs w:val="24"/>
              </w:rPr>
              <m:t>рав</m:t>
            </m:r>
          </m:sup>
        </m:sSubSup>
      </m:oMath>
      <w:r w:rsidRPr="00A5746B">
        <w:rPr>
          <w:szCs w:val="24"/>
        </w:rPr>
        <w:t xml:space="preserve"> берется равной нулю.</w:t>
      </w:r>
    </w:p>
    <w:p w:rsidR="00517EF6" w:rsidRPr="00A5746B" w:rsidRDefault="00517EF6" w:rsidP="0006129B">
      <w:pPr>
        <w:ind w:firstLine="567"/>
        <w:rPr>
          <w:szCs w:val="24"/>
        </w:rPr>
      </w:pPr>
      <w:r w:rsidRPr="00A5746B">
        <w:rPr>
          <w:szCs w:val="24"/>
        </w:rPr>
        <w:t xml:space="preserve">Если </w:t>
      </w:r>
      <m:oMath>
        <m:sSup>
          <m:sSupPr>
            <m:ctrlPr>
              <w:rPr>
                <w:rFonts w:ascii="Cambria Math" w:hAnsi="Cambria Math"/>
                <w:i/>
                <w:szCs w:val="24"/>
              </w:rPr>
            </m:ctrlPr>
          </m:sSupPr>
          <m:e>
            <m:r>
              <w:rPr>
                <w:rFonts w:ascii="Cambria Math" w:hAnsi="Cambria Math"/>
                <w:szCs w:val="24"/>
              </w:rPr>
              <m:t>t</m:t>
            </m:r>
          </m:e>
          <m:sup>
            <m:r>
              <w:rPr>
                <w:rFonts w:ascii="Cambria Math" w:hAnsi="Cambria Math"/>
                <w:szCs w:val="24"/>
              </w:rPr>
              <m:t>мин</m:t>
            </m:r>
          </m:sup>
        </m:sSup>
        <m:r>
          <w:rPr>
            <w:rFonts w:ascii="Cambria Math"/>
            <w:szCs w:val="24"/>
          </w:rPr>
          <m:t>&lt;</m:t>
        </m:r>
        <m:sSubSup>
          <m:sSubSupPr>
            <m:ctrlPr>
              <w:rPr>
                <w:rFonts w:ascii="Cambria Math" w:hAnsi="Cambria Math"/>
                <w:i/>
                <w:szCs w:val="24"/>
                <w:lang w:val="en-US"/>
              </w:rPr>
            </m:ctrlPr>
          </m:sSubSupPr>
          <m:e>
            <m:r>
              <w:rPr>
                <w:rFonts w:ascii="Cambria Math" w:hAnsi="Cambria Math"/>
                <w:szCs w:val="24"/>
                <w:lang w:val="en-US"/>
              </w:rPr>
              <m:t>t</m:t>
            </m:r>
          </m:e>
          <m:sub>
            <m:r>
              <w:rPr>
                <w:rFonts w:ascii="Cambria Math" w:hAnsi="Cambria Math"/>
                <w:szCs w:val="24"/>
                <w:lang w:val="en-US"/>
              </w:rPr>
              <m:t>j</m:t>
            </m:r>
            <m:r>
              <w:rPr>
                <w:rFonts w:ascii="Cambria Math"/>
                <w:szCs w:val="24"/>
              </w:rPr>
              <m:t>,</m:t>
            </m:r>
            <m:r>
              <w:rPr>
                <w:rFonts w:ascii="Cambria Math" w:hAnsi="Cambria Math"/>
                <w:szCs w:val="24"/>
                <w:lang w:val="en-US"/>
              </w:rPr>
              <m:t>f</m:t>
            </m:r>
          </m:sub>
          <m:sup>
            <m:r>
              <w:rPr>
                <w:rFonts w:ascii="Cambria Math" w:hAnsi="Cambria Math"/>
                <w:szCs w:val="24"/>
              </w:rPr>
              <m:t>рав</m:t>
            </m:r>
          </m:sup>
        </m:sSubSup>
        <m:r>
          <w:rPr>
            <w:rFonts w:ascii="Cambria Math"/>
            <w:szCs w:val="24"/>
          </w:rPr>
          <m:t>&lt;</m:t>
        </m:r>
        <m:sSup>
          <m:sSupPr>
            <m:ctrlPr>
              <w:rPr>
                <w:rFonts w:ascii="Cambria Math" w:hAnsi="Cambria Math"/>
                <w:i/>
                <w:szCs w:val="24"/>
              </w:rPr>
            </m:ctrlPr>
          </m:sSupPr>
          <m:e>
            <m:r>
              <w:rPr>
                <w:rFonts w:ascii="Cambria Math" w:hAnsi="Cambria Math"/>
                <w:szCs w:val="24"/>
              </w:rPr>
              <m:t>t</m:t>
            </m:r>
          </m:e>
          <m:sup>
            <m:r>
              <w:rPr>
                <w:rFonts w:ascii="Cambria Math" w:hAnsi="Cambria Math"/>
                <w:szCs w:val="24"/>
              </w:rPr>
              <m:t>нр</m:t>
            </m:r>
          </m:sup>
        </m:sSup>
      </m:oMath>
      <w:r w:rsidRPr="00A5746B">
        <w:rPr>
          <w:szCs w:val="24"/>
        </w:rPr>
        <w:t xml:space="preserve">, то </w:t>
      </w:r>
      <m:oMath>
        <m:sSubSup>
          <m:sSubSupPr>
            <m:ctrlPr>
              <w:rPr>
                <w:rFonts w:ascii="Cambria Math" w:hAnsi="Cambria Math"/>
                <w:i/>
                <w:szCs w:val="24"/>
                <w:lang w:val="en-US"/>
              </w:rPr>
            </m:ctrlPr>
          </m:sSubSupPr>
          <m:e>
            <m:r>
              <w:rPr>
                <w:rFonts w:ascii="Cambria Math" w:hAnsi="Cambria Math"/>
                <w:szCs w:val="24"/>
                <w:lang w:val="en-US"/>
              </w:rPr>
              <m:t>τ</m:t>
            </m:r>
          </m:e>
          <m:sub>
            <m:r>
              <w:rPr>
                <w:rFonts w:ascii="Cambria Math" w:hAnsi="Cambria Math"/>
                <w:szCs w:val="24"/>
                <w:lang w:val="en-US"/>
              </w:rPr>
              <m:t>j</m:t>
            </m:r>
            <m:r>
              <w:rPr>
                <w:rFonts w:ascii="Cambria Math"/>
                <w:szCs w:val="24"/>
              </w:rPr>
              <m:t>,</m:t>
            </m:r>
            <m:r>
              <w:rPr>
                <w:rFonts w:ascii="Cambria Math" w:hAnsi="Cambria Math"/>
                <w:szCs w:val="24"/>
                <w:lang w:val="en-US"/>
              </w:rPr>
              <m:t>f</m:t>
            </m:r>
          </m:sub>
          <m:sup>
            <m:r>
              <w:rPr>
                <w:rFonts w:ascii="Cambria Math" w:hAnsi="Cambria Math"/>
                <w:szCs w:val="24"/>
              </w:rPr>
              <m:t>рав</m:t>
            </m:r>
          </m:sup>
        </m:sSubSup>
      </m:oMath>
      <w:r w:rsidRPr="00A5746B">
        <w:rPr>
          <w:szCs w:val="24"/>
        </w:rPr>
        <w:t xml:space="preserve"> = </w:t>
      </w:r>
      <m:oMath>
        <m:f>
          <m:fPr>
            <m:ctrlPr>
              <w:rPr>
                <w:rFonts w:ascii="Cambria Math" w:hAnsi="Cambria Math"/>
                <w:i/>
                <w:szCs w:val="24"/>
              </w:rPr>
            </m:ctrlPr>
          </m:fPr>
          <m:num>
            <m:sSup>
              <m:sSupPr>
                <m:ctrlPr>
                  <w:rPr>
                    <w:rFonts w:ascii="Cambria Math" w:hAnsi="Cambria Math"/>
                    <w:i/>
                    <w:szCs w:val="24"/>
                  </w:rPr>
                </m:ctrlPr>
              </m:sSupPr>
              <m:e>
                <m:r>
                  <w:rPr>
                    <w:rFonts w:ascii="Cambria Math" w:hAnsi="Cambria Math"/>
                    <w:szCs w:val="24"/>
                  </w:rPr>
                  <m:t>t</m:t>
                </m:r>
              </m:e>
              <m:sup>
                <m:r>
                  <w:rPr>
                    <w:rFonts w:ascii="Cambria Math" w:hAnsi="Cambria Math"/>
                    <w:szCs w:val="24"/>
                  </w:rPr>
                  <m:t>нр</m:t>
                </m:r>
                <m:r>
                  <w:rPr>
                    <w:rFonts w:ascii="Cambria Math"/>
                    <w:szCs w:val="24"/>
                  </w:rPr>
                  <m:t xml:space="preserve"> </m:t>
                </m:r>
              </m:sup>
            </m:sSup>
            <m:r>
              <w:rPr>
                <w:rFonts w:ascii="Cambria Math" w:hAnsi="Cambria Math"/>
                <w:szCs w:val="24"/>
              </w:rPr>
              <m:t>-</m:t>
            </m:r>
            <m:sSubSup>
              <m:sSubSupPr>
                <m:ctrlPr>
                  <w:rPr>
                    <w:rFonts w:ascii="Cambria Math" w:hAnsi="Cambria Math"/>
                    <w:i/>
                    <w:szCs w:val="24"/>
                    <w:lang w:val="en-US"/>
                  </w:rPr>
                </m:ctrlPr>
              </m:sSubSupPr>
              <m:e>
                <m:r>
                  <w:rPr>
                    <w:rFonts w:ascii="Cambria Math" w:hAnsi="Cambria Math"/>
                    <w:szCs w:val="24"/>
                    <w:lang w:val="en-US"/>
                  </w:rPr>
                  <m:t>t</m:t>
                </m:r>
              </m:e>
              <m:sub>
                <m:r>
                  <w:rPr>
                    <w:rFonts w:ascii="Cambria Math" w:hAnsi="Cambria Math"/>
                    <w:szCs w:val="24"/>
                    <w:lang w:val="en-US"/>
                  </w:rPr>
                  <m:t>j</m:t>
                </m:r>
                <m:r>
                  <w:rPr>
                    <w:rFonts w:ascii="Cambria Math"/>
                    <w:szCs w:val="24"/>
                  </w:rPr>
                  <m:t>,</m:t>
                </m:r>
                <m:r>
                  <w:rPr>
                    <w:rFonts w:ascii="Cambria Math" w:hAnsi="Cambria Math"/>
                    <w:szCs w:val="24"/>
                    <w:lang w:val="en-US"/>
                  </w:rPr>
                  <m:t>f</m:t>
                </m:r>
              </m:sub>
              <m:sup>
                <m:r>
                  <w:rPr>
                    <w:rFonts w:ascii="Cambria Math" w:hAnsi="Cambria Math"/>
                    <w:szCs w:val="24"/>
                  </w:rPr>
                  <m:t>рав</m:t>
                </m:r>
              </m:sup>
            </m:sSubSup>
          </m:num>
          <m:den>
            <m:sSup>
              <m:sSupPr>
                <m:ctrlPr>
                  <w:rPr>
                    <w:rFonts w:ascii="Cambria Math" w:hAnsi="Cambria Math"/>
                    <w:i/>
                    <w:szCs w:val="24"/>
                  </w:rPr>
                </m:ctrlPr>
              </m:sSupPr>
              <m:e>
                <m:r>
                  <w:rPr>
                    <w:rFonts w:ascii="Cambria Math" w:hAnsi="Cambria Math"/>
                    <w:szCs w:val="24"/>
                  </w:rPr>
                  <m:t>t</m:t>
                </m:r>
              </m:e>
              <m:sup>
                <m:r>
                  <w:rPr>
                    <w:rFonts w:ascii="Cambria Math" w:hAnsi="Cambria Math"/>
                    <w:szCs w:val="24"/>
                  </w:rPr>
                  <m:t>нр</m:t>
                </m:r>
                <m:r>
                  <w:rPr>
                    <w:rFonts w:ascii="Cambria Math"/>
                    <w:szCs w:val="24"/>
                  </w:rPr>
                  <m:t xml:space="preserve"> </m:t>
                </m:r>
              </m:sup>
            </m:sSup>
            <m:r>
              <w:rPr>
                <w:rFonts w:ascii="Cambria Math" w:hAnsi="Cambria Math"/>
                <w:szCs w:val="24"/>
              </w:rPr>
              <m:t>-</m:t>
            </m:r>
            <m:sSup>
              <m:sSupPr>
                <m:ctrlPr>
                  <w:rPr>
                    <w:rFonts w:ascii="Cambria Math" w:hAnsi="Cambria Math"/>
                    <w:i/>
                    <w:szCs w:val="24"/>
                  </w:rPr>
                </m:ctrlPr>
              </m:sSupPr>
              <m:e>
                <m:r>
                  <w:rPr>
                    <w:rFonts w:ascii="Cambria Math"/>
                    <w:szCs w:val="24"/>
                  </w:rPr>
                  <m:t xml:space="preserve"> </m:t>
                </m:r>
                <m:r>
                  <w:rPr>
                    <w:rFonts w:ascii="Cambria Math" w:hAnsi="Cambria Math"/>
                    <w:szCs w:val="24"/>
                  </w:rPr>
                  <m:t>t</m:t>
                </m:r>
              </m:e>
              <m:sup>
                <m:r>
                  <m:rPr>
                    <m:sty m:val="p"/>
                  </m:rPr>
                  <w:rPr>
                    <w:rFonts w:ascii="Cambria Math" w:hAnsi="Cambria Math"/>
                    <w:szCs w:val="24"/>
                  </w:rPr>
                  <m:t>мин</m:t>
                </m:r>
              </m:sup>
            </m:sSup>
          </m:den>
        </m:f>
        <m:r>
          <w:rPr>
            <w:rFonts w:ascii="Cambria Math" w:hAnsi="Cambria Math"/>
            <w:szCs w:val="24"/>
          </w:rPr>
          <m:t>×</m:t>
        </m:r>
        <m:sSup>
          <m:sSupPr>
            <m:ctrlPr>
              <w:rPr>
                <w:rFonts w:ascii="Cambria Math" w:hAnsi="Cambria Math"/>
                <w:i/>
                <w:szCs w:val="24"/>
                <w:lang w:val="en-US"/>
              </w:rPr>
            </m:ctrlPr>
          </m:sSupPr>
          <m:e>
            <m:r>
              <w:rPr>
                <w:rFonts w:ascii="Cambria Math" w:hAnsi="Cambria Math"/>
                <w:szCs w:val="24"/>
                <w:lang w:val="en-US"/>
              </w:rPr>
              <m:t>τ</m:t>
            </m:r>
          </m:e>
          <m:sup>
            <m:r>
              <w:rPr>
                <w:rFonts w:ascii="Cambria Math" w:hAnsi="Cambria Math"/>
                <w:szCs w:val="24"/>
              </w:rPr>
              <m:t>мин</m:t>
            </m:r>
          </m:sup>
        </m:sSup>
      </m:oMath>
      <w:r w:rsidRPr="00A5746B">
        <w:rPr>
          <w:szCs w:val="24"/>
        </w:rPr>
        <w:t>.</w:t>
      </w:r>
    </w:p>
    <w:tbl>
      <w:tblPr>
        <w:tblpPr w:leftFromText="180" w:rightFromText="180" w:vertAnchor="text" w:horzAnchor="margin" w:tblpY="1320"/>
        <w:tblW w:w="0" w:type="auto"/>
        <w:tblLook w:val="04A0" w:firstRow="1" w:lastRow="0" w:firstColumn="1" w:lastColumn="0" w:noHBand="0" w:noVBand="1"/>
      </w:tblPr>
      <w:tblGrid>
        <w:gridCol w:w="8361"/>
        <w:gridCol w:w="975"/>
      </w:tblGrid>
      <w:tr w:rsidR="00873E8F" w:rsidRPr="00A5746B" w:rsidTr="00D60195">
        <w:trPr>
          <w:trHeight w:val="983"/>
        </w:trPr>
        <w:tc>
          <w:tcPr>
            <w:tcW w:w="8361" w:type="dxa"/>
            <w:vAlign w:val="center"/>
          </w:tcPr>
          <w:p w:rsidR="00517EF6" w:rsidRPr="00A5746B" w:rsidRDefault="00A06375" w:rsidP="0006129B">
            <w:pPr>
              <w:rPr>
                <w:rFonts w:eastAsia="Times New Roman"/>
                <w:szCs w:val="24"/>
                <w:lang w:val="en-US"/>
              </w:rPr>
            </w:pPr>
            <m:oMathPara>
              <m:oMath>
                <m:sSubSup>
                  <m:sSubSupPr>
                    <m:ctrlPr>
                      <w:rPr>
                        <w:rFonts w:ascii="Cambria Math" w:eastAsia="Times New Roman" w:hAnsi="Cambria Math"/>
                        <w:i/>
                        <w:szCs w:val="24"/>
                        <w:lang w:val="en-US"/>
                      </w:rPr>
                    </m:ctrlPr>
                  </m:sSubSupPr>
                  <m:e>
                    <m:r>
                      <w:rPr>
                        <w:rFonts w:ascii="Cambria Math" w:eastAsia="Times New Roman" w:hAnsi="Cambria Math"/>
                        <w:szCs w:val="24"/>
                        <w:lang w:val="en-US"/>
                      </w:rPr>
                      <m:t>τ</m:t>
                    </m:r>
                  </m:e>
                  <m:sub>
                    <m:r>
                      <w:rPr>
                        <w:rFonts w:ascii="Cambria Math" w:eastAsia="Times New Roman" w:hAnsi="Cambria Math"/>
                        <w:szCs w:val="24"/>
                        <w:lang w:val="en-US"/>
                      </w:rPr>
                      <m:t>j</m:t>
                    </m:r>
                    <m:r>
                      <w:rPr>
                        <w:rFonts w:ascii="Cambria Math" w:eastAsia="Times New Roman"/>
                        <w:szCs w:val="24"/>
                      </w:rPr>
                      <m:t>,</m:t>
                    </m:r>
                    <m:r>
                      <w:rPr>
                        <w:rFonts w:ascii="Cambria Math" w:eastAsia="Times New Roman" w:hAnsi="Cambria Math"/>
                        <w:szCs w:val="24"/>
                        <w:lang w:val="en-US"/>
                      </w:rPr>
                      <m:t>f</m:t>
                    </m:r>
                  </m:sub>
                  <m:sup>
                    <m:r>
                      <w:rPr>
                        <w:rFonts w:eastAsia="Times New Roman"/>
                        <w:szCs w:val="24"/>
                      </w:rPr>
                      <m:t>рав</m:t>
                    </m:r>
                  </m:sup>
                </m:sSubSup>
                <m:r>
                  <w:rPr>
                    <w:rFonts w:ascii="Cambria Math" w:eastAsia="Times New Roman"/>
                    <w:szCs w:val="24"/>
                    <w:lang w:val="en-US"/>
                  </w:rPr>
                  <m:t>=</m:t>
                </m:r>
                <m:sSup>
                  <m:sSupPr>
                    <m:ctrlPr>
                      <w:rPr>
                        <w:rFonts w:ascii="Cambria Math" w:eastAsia="Times New Roman" w:hAnsi="Cambria Math"/>
                        <w:i/>
                        <w:szCs w:val="24"/>
                        <w:lang w:val="en-US"/>
                      </w:rPr>
                    </m:ctrlPr>
                  </m:sSupPr>
                  <m:e>
                    <m:r>
                      <w:rPr>
                        <w:rFonts w:ascii="Cambria Math" w:eastAsia="Times New Roman" w:hAnsi="Cambria Math"/>
                        <w:szCs w:val="24"/>
                        <w:lang w:val="en-US"/>
                      </w:rPr>
                      <m:t>τ</m:t>
                    </m:r>
                  </m:e>
                  <m:sup>
                    <m:r>
                      <w:rPr>
                        <w:rFonts w:eastAsia="Times New Roman"/>
                        <w:szCs w:val="24"/>
                        <w:lang w:val="en-US"/>
                      </w:rPr>
                      <m:t>хол</m:t>
                    </m:r>
                  </m:sup>
                </m:sSup>
                <m:r>
                  <w:rPr>
                    <w:rFonts w:ascii="Cambria Math" w:eastAsia="Times New Roman"/>
                    <w:szCs w:val="24"/>
                    <w:lang w:val="en-US"/>
                  </w:rPr>
                  <m:t>+</m:t>
                </m:r>
                <m:d>
                  <m:dPr>
                    <m:ctrlPr>
                      <w:rPr>
                        <w:rFonts w:ascii="Cambria Math" w:eastAsia="Times New Roman" w:hAnsi="Cambria Math"/>
                        <w:i/>
                        <w:szCs w:val="24"/>
                        <w:lang w:val="en-US"/>
                      </w:rPr>
                    </m:ctrlPr>
                  </m:dPr>
                  <m:e>
                    <m:sSup>
                      <m:sSupPr>
                        <m:ctrlPr>
                          <w:rPr>
                            <w:rFonts w:ascii="Cambria Math" w:eastAsia="Times New Roman" w:hAnsi="Cambria Math"/>
                            <w:i/>
                            <w:szCs w:val="24"/>
                          </w:rPr>
                        </m:ctrlPr>
                      </m:sSupPr>
                      <m:e>
                        <m:r>
                          <w:rPr>
                            <w:rFonts w:ascii="Cambria Math" w:eastAsia="Times New Roman" w:hAnsi="Cambria Math"/>
                            <w:szCs w:val="24"/>
                          </w:rPr>
                          <m:t>τ</m:t>
                        </m:r>
                      </m:e>
                      <m:sup>
                        <m:r>
                          <w:rPr>
                            <w:rFonts w:eastAsia="Times New Roman"/>
                            <w:szCs w:val="24"/>
                          </w:rPr>
                          <m:t>от</m:t>
                        </m:r>
                      </m:sup>
                    </m:sSup>
                    <m:r>
                      <w:rPr>
                        <w:rFonts w:eastAsia="Times New Roman"/>
                        <w:szCs w:val="24"/>
                        <w:lang w:val="en-US"/>
                      </w:rPr>
                      <m:t>-</m:t>
                    </m:r>
                    <m:sSup>
                      <m:sSupPr>
                        <m:ctrlPr>
                          <w:rPr>
                            <w:rFonts w:ascii="Cambria Math" w:eastAsia="Times New Roman" w:hAnsi="Cambria Math"/>
                            <w:i/>
                            <w:szCs w:val="24"/>
                            <w:lang w:val="en-US"/>
                          </w:rPr>
                        </m:ctrlPr>
                      </m:sSupPr>
                      <m:e>
                        <m:r>
                          <w:rPr>
                            <w:rFonts w:ascii="Cambria Math" w:eastAsia="Times New Roman" w:hAnsi="Cambria Math"/>
                            <w:szCs w:val="24"/>
                            <w:lang w:val="en-US"/>
                          </w:rPr>
                          <m:t>τ</m:t>
                        </m:r>
                      </m:e>
                      <m:sup>
                        <m:r>
                          <w:rPr>
                            <w:rFonts w:eastAsia="Times New Roman"/>
                            <w:szCs w:val="24"/>
                            <w:lang w:val="en-US"/>
                          </w:rPr>
                          <m:t>хол</m:t>
                        </m:r>
                      </m:sup>
                    </m:sSup>
                  </m:e>
                </m:d>
                <m:r>
                  <w:rPr>
                    <w:rFonts w:eastAsia="Times New Roman"/>
                    <w:szCs w:val="24"/>
                    <w:lang w:val="en-US"/>
                  </w:rPr>
                  <m:t>∙</m:t>
                </m:r>
                <m:sSup>
                  <m:sSupPr>
                    <m:ctrlPr>
                      <w:rPr>
                        <w:rFonts w:ascii="Cambria Math" w:eastAsia="Times New Roman" w:hAnsi="Cambria Math"/>
                        <w:i/>
                        <w:szCs w:val="24"/>
                        <w:lang w:val="en-US"/>
                      </w:rPr>
                    </m:ctrlPr>
                  </m:sSupPr>
                  <m:e>
                    <m:d>
                      <m:dPr>
                        <m:ctrlPr>
                          <w:rPr>
                            <w:rFonts w:ascii="Cambria Math" w:eastAsia="Times New Roman" w:hAnsi="Cambria Math"/>
                            <w:i/>
                            <w:szCs w:val="24"/>
                            <w:lang w:val="en-US"/>
                          </w:rPr>
                        </m:ctrlPr>
                      </m:dPr>
                      <m:e>
                        <m:f>
                          <m:fPr>
                            <m:ctrlPr>
                              <w:rPr>
                                <w:rFonts w:ascii="Cambria Math" w:eastAsia="Times New Roman" w:hAnsi="Cambria Math"/>
                                <w:i/>
                                <w:szCs w:val="24"/>
                                <w:lang w:val="en-US"/>
                              </w:rPr>
                            </m:ctrlPr>
                          </m:fPr>
                          <m:num>
                            <m:sSubSup>
                              <m:sSubSupPr>
                                <m:ctrlPr>
                                  <w:rPr>
                                    <w:rFonts w:ascii="Cambria Math" w:eastAsia="Times New Roman" w:hAnsi="Cambria Math"/>
                                    <w:i/>
                                    <w:szCs w:val="24"/>
                                    <w:lang w:val="en-US"/>
                                  </w:rPr>
                                </m:ctrlPr>
                              </m:sSubSupPr>
                              <m:e>
                                <m:r>
                                  <w:rPr>
                                    <w:rFonts w:ascii="Cambria Math" w:eastAsia="Times New Roman" w:hAnsi="Cambria Math"/>
                                    <w:szCs w:val="24"/>
                                    <w:lang w:val="en-US"/>
                                  </w:rPr>
                                  <m:t>t</m:t>
                                </m:r>
                              </m:e>
                              <m:sub>
                                <m:r>
                                  <w:rPr>
                                    <w:rFonts w:ascii="Cambria Math" w:eastAsia="Times New Roman" w:hAnsi="Cambria Math"/>
                                    <w:szCs w:val="24"/>
                                    <w:lang w:val="en-US"/>
                                  </w:rPr>
                                  <m:t>j</m:t>
                                </m:r>
                                <m:r>
                                  <w:rPr>
                                    <w:rFonts w:ascii="Cambria Math" w:eastAsia="Times New Roman"/>
                                    <w:szCs w:val="24"/>
                                  </w:rPr>
                                  <m:t>,</m:t>
                                </m:r>
                                <m:r>
                                  <w:rPr>
                                    <w:rFonts w:ascii="Cambria Math" w:eastAsia="Times New Roman" w:hAnsi="Cambria Math"/>
                                    <w:szCs w:val="24"/>
                                    <w:lang w:val="en-US"/>
                                  </w:rPr>
                                  <m:t>f</m:t>
                                </m:r>
                              </m:sub>
                              <m:sup>
                                <m:r>
                                  <w:rPr>
                                    <w:rFonts w:eastAsia="Times New Roman"/>
                                    <w:szCs w:val="24"/>
                                  </w:rPr>
                                  <m:t>рав</m:t>
                                </m:r>
                              </m:sup>
                            </m:sSubSup>
                            <m:r>
                              <w:rPr>
                                <w:rFonts w:eastAsia="Times New Roman"/>
                                <w:szCs w:val="24"/>
                                <w:lang w:val="en-US"/>
                              </w:rPr>
                              <m:t>-</m:t>
                            </m:r>
                            <m:sSup>
                              <m:sSupPr>
                                <m:ctrlPr>
                                  <w:rPr>
                                    <w:rFonts w:ascii="Cambria Math" w:eastAsia="Times New Roman" w:hAnsi="Cambria Math"/>
                                    <w:i/>
                                    <w:szCs w:val="24"/>
                                  </w:rPr>
                                </m:ctrlPr>
                              </m:sSupPr>
                              <m:e>
                                <m:r>
                                  <w:rPr>
                                    <w:rFonts w:ascii="Cambria Math" w:eastAsia="Times New Roman" w:hAnsi="Cambria Math"/>
                                    <w:szCs w:val="24"/>
                                  </w:rPr>
                                  <m:t>t</m:t>
                                </m:r>
                              </m:e>
                              <m:sup>
                                <m:r>
                                  <w:rPr>
                                    <w:rFonts w:eastAsia="Times New Roman"/>
                                    <w:szCs w:val="24"/>
                                  </w:rPr>
                                  <m:t>нр</m:t>
                                </m:r>
                              </m:sup>
                            </m:sSup>
                          </m:num>
                          <m:den>
                            <m:r>
                              <w:rPr>
                                <w:rFonts w:ascii="Cambria Math" w:eastAsia="Times New Roman"/>
                                <w:szCs w:val="24"/>
                                <w:lang w:val="en-US"/>
                              </w:rPr>
                              <m:t>8</m:t>
                            </m:r>
                            <m:r>
                              <w:rPr>
                                <w:rFonts w:eastAsia="Times New Roman"/>
                                <w:szCs w:val="24"/>
                                <w:lang w:val="en-US"/>
                              </w:rPr>
                              <m:t>-</m:t>
                            </m:r>
                            <m:sSup>
                              <m:sSupPr>
                                <m:ctrlPr>
                                  <w:rPr>
                                    <w:rFonts w:ascii="Cambria Math" w:eastAsia="Times New Roman" w:hAnsi="Cambria Math"/>
                                    <w:i/>
                                    <w:szCs w:val="24"/>
                                  </w:rPr>
                                </m:ctrlPr>
                              </m:sSupPr>
                              <m:e>
                                <m:r>
                                  <w:rPr>
                                    <w:rFonts w:ascii="Cambria Math" w:eastAsia="Times New Roman" w:hAnsi="Cambria Math"/>
                                    <w:szCs w:val="24"/>
                                  </w:rPr>
                                  <m:t>t</m:t>
                                </m:r>
                              </m:e>
                              <m:sup>
                                <m:r>
                                  <w:rPr>
                                    <w:rFonts w:eastAsia="Times New Roman"/>
                                    <w:szCs w:val="24"/>
                                  </w:rPr>
                                  <m:t>нр</m:t>
                                </m:r>
                              </m:sup>
                            </m:sSup>
                          </m:den>
                        </m:f>
                      </m:e>
                    </m:d>
                  </m:e>
                  <m:sup>
                    <m:f>
                      <m:fPr>
                        <m:ctrlPr>
                          <w:rPr>
                            <w:rFonts w:ascii="Cambria Math" w:eastAsia="Times New Roman" w:hAnsi="Cambria Math"/>
                            <w:i/>
                            <w:szCs w:val="24"/>
                            <w:lang w:val="en-US"/>
                          </w:rPr>
                        </m:ctrlPr>
                      </m:fPr>
                      <m:num>
                        <m:sSup>
                          <m:sSupPr>
                            <m:ctrlPr>
                              <w:rPr>
                                <w:rFonts w:ascii="Cambria Math" w:eastAsia="Times New Roman" w:hAnsi="Cambria Math"/>
                                <w:i/>
                                <w:szCs w:val="24"/>
                              </w:rPr>
                            </m:ctrlPr>
                          </m:sSupPr>
                          <m:e>
                            <m:r>
                              <w:rPr>
                                <w:rFonts w:ascii="Cambria Math" w:eastAsia="Times New Roman" w:hAnsi="Cambria Math"/>
                                <w:szCs w:val="24"/>
                              </w:rPr>
                              <m:t>t</m:t>
                            </m:r>
                          </m:e>
                          <m:sup>
                            <m:r>
                              <w:rPr>
                                <w:rFonts w:eastAsia="Times New Roman"/>
                                <w:szCs w:val="24"/>
                              </w:rPr>
                              <m:t>н</m:t>
                            </m:r>
                            <m:r>
                              <w:rPr>
                                <w:rFonts w:ascii="Cambria Math" w:eastAsia="Times New Roman"/>
                                <w:szCs w:val="24"/>
                              </w:rPr>
                              <m:t xml:space="preserve"> </m:t>
                            </m:r>
                            <m:r>
                              <w:rPr>
                                <w:rFonts w:eastAsia="Times New Roman"/>
                                <w:szCs w:val="24"/>
                              </w:rPr>
                              <m:t>ср</m:t>
                            </m:r>
                          </m:sup>
                        </m:sSup>
                        <m:r>
                          <w:rPr>
                            <w:rFonts w:eastAsia="Times New Roman"/>
                            <w:szCs w:val="24"/>
                            <w:lang w:val="en-US"/>
                          </w:rPr>
                          <m:t>-</m:t>
                        </m:r>
                        <m:sSup>
                          <m:sSupPr>
                            <m:ctrlPr>
                              <w:rPr>
                                <w:rFonts w:ascii="Cambria Math" w:eastAsia="Times New Roman" w:hAnsi="Cambria Math"/>
                                <w:i/>
                                <w:szCs w:val="24"/>
                              </w:rPr>
                            </m:ctrlPr>
                          </m:sSupPr>
                          <m:e>
                            <m:r>
                              <w:rPr>
                                <w:rFonts w:ascii="Cambria Math" w:eastAsia="Times New Roman" w:hAnsi="Cambria Math"/>
                                <w:szCs w:val="24"/>
                              </w:rPr>
                              <m:t>t</m:t>
                            </m:r>
                          </m:e>
                          <m:sup>
                            <m:r>
                              <w:rPr>
                                <w:rFonts w:eastAsia="Times New Roman"/>
                                <w:szCs w:val="24"/>
                              </w:rPr>
                              <m:t>нр</m:t>
                            </m:r>
                          </m:sup>
                        </m:sSup>
                      </m:num>
                      <m:den>
                        <m:r>
                          <w:rPr>
                            <w:rFonts w:ascii="Cambria Math" w:eastAsia="Times New Roman"/>
                            <w:szCs w:val="24"/>
                            <w:lang w:val="en-US"/>
                          </w:rPr>
                          <m:t>8</m:t>
                        </m:r>
                        <m:r>
                          <w:rPr>
                            <w:rFonts w:eastAsia="Times New Roman"/>
                            <w:szCs w:val="24"/>
                            <w:lang w:val="en-US"/>
                          </w:rPr>
                          <m:t>-</m:t>
                        </m:r>
                        <m:sSup>
                          <m:sSupPr>
                            <m:ctrlPr>
                              <w:rPr>
                                <w:rFonts w:ascii="Cambria Math" w:eastAsia="Times New Roman" w:hAnsi="Cambria Math"/>
                                <w:i/>
                                <w:szCs w:val="24"/>
                              </w:rPr>
                            </m:ctrlPr>
                          </m:sSupPr>
                          <m:e>
                            <m:r>
                              <w:rPr>
                                <w:rFonts w:ascii="Cambria Math" w:eastAsia="Times New Roman" w:hAnsi="Cambria Math"/>
                                <w:szCs w:val="24"/>
                              </w:rPr>
                              <m:t>t</m:t>
                            </m:r>
                          </m:e>
                          <m:sup>
                            <m:r>
                              <w:rPr>
                                <w:rFonts w:eastAsia="Times New Roman"/>
                                <w:szCs w:val="24"/>
                              </w:rPr>
                              <m:t>н</m:t>
                            </m:r>
                            <m:r>
                              <w:rPr>
                                <w:rFonts w:ascii="Cambria Math" w:eastAsia="Times New Roman"/>
                                <w:szCs w:val="24"/>
                              </w:rPr>
                              <m:t xml:space="preserve"> </m:t>
                            </m:r>
                            <m:r>
                              <w:rPr>
                                <w:rFonts w:eastAsia="Times New Roman"/>
                                <w:szCs w:val="24"/>
                              </w:rPr>
                              <m:t>ср</m:t>
                            </m:r>
                          </m:sup>
                        </m:sSup>
                      </m:den>
                    </m:f>
                  </m:sup>
                </m:sSup>
                <m:r>
                  <w:rPr>
                    <w:rFonts w:ascii="Cambria Math" w:eastAsia="Times New Roman"/>
                    <w:szCs w:val="24"/>
                    <w:lang w:val="en-US"/>
                  </w:rPr>
                  <m:t>,</m:t>
                </m:r>
              </m:oMath>
            </m:oMathPara>
          </w:p>
        </w:tc>
        <w:tc>
          <w:tcPr>
            <w:tcW w:w="975" w:type="dxa"/>
            <w:vAlign w:val="center"/>
          </w:tcPr>
          <w:p w:rsidR="00517EF6" w:rsidRPr="00A5746B" w:rsidRDefault="00517EF6" w:rsidP="0006129B">
            <w:pPr>
              <w:widowControl w:val="0"/>
              <w:autoSpaceDE w:val="0"/>
              <w:autoSpaceDN w:val="0"/>
              <w:adjustRightInd w:val="0"/>
              <w:contextualSpacing/>
              <w:jc w:val="center"/>
              <w:rPr>
                <w:rFonts w:eastAsia="Times New Roman"/>
                <w:szCs w:val="24"/>
              </w:rPr>
            </w:pPr>
            <w:bookmarkStart w:id="119" w:name="_Ref374096900"/>
            <w:r w:rsidRPr="00A5746B">
              <w:rPr>
                <w:rFonts w:eastAsia="Times New Roman"/>
                <w:szCs w:val="24"/>
              </w:rPr>
              <w:t>(</w:t>
            </w:r>
            <w:r w:rsidR="008A3CE6" w:rsidRPr="00A5746B">
              <w:rPr>
                <w:rStyle w:val="FontStyle11"/>
                <w:sz w:val="24"/>
                <w:szCs w:val="24"/>
              </w:rPr>
              <w:fldChar w:fldCharType="begin"/>
            </w:r>
            <w:r w:rsidRPr="00A5746B">
              <w:rPr>
                <w:rStyle w:val="FontStyle11"/>
                <w:sz w:val="24"/>
                <w:szCs w:val="24"/>
              </w:rPr>
              <w:instrText xml:space="preserve"> SEQ Список_формул \* ARABIC </w:instrText>
            </w:r>
            <w:r w:rsidR="008A3CE6" w:rsidRPr="00A5746B">
              <w:rPr>
                <w:rStyle w:val="FontStyle11"/>
                <w:sz w:val="24"/>
                <w:szCs w:val="24"/>
              </w:rPr>
              <w:fldChar w:fldCharType="separate"/>
            </w:r>
            <w:r w:rsidR="00743685" w:rsidRPr="00A5746B">
              <w:rPr>
                <w:rStyle w:val="FontStyle11"/>
                <w:noProof/>
                <w:sz w:val="24"/>
                <w:szCs w:val="24"/>
              </w:rPr>
              <w:t>13</w:t>
            </w:r>
            <w:r w:rsidR="008A3CE6" w:rsidRPr="00A5746B">
              <w:rPr>
                <w:rStyle w:val="FontStyle11"/>
                <w:sz w:val="24"/>
                <w:szCs w:val="24"/>
              </w:rPr>
              <w:fldChar w:fldCharType="end"/>
            </w:r>
            <w:r w:rsidRPr="00A5746B">
              <w:rPr>
                <w:rFonts w:eastAsia="Times New Roman"/>
                <w:szCs w:val="24"/>
              </w:rPr>
              <w:t>)</w:t>
            </w:r>
            <w:bookmarkEnd w:id="119"/>
          </w:p>
        </w:tc>
      </w:tr>
    </w:tbl>
    <w:p w:rsidR="00517EF6" w:rsidRPr="00A5746B" w:rsidRDefault="00517EF6" w:rsidP="0006129B">
      <w:pPr>
        <w:ind w:firstLine="567"/>
        <w:rPr>
          <w:szCs w:val="24"/>
        </w:rPr>
      </w:pPr>
      <w:r w:rsidRPr="00A5746B">
        <w:rPr>
          <w:szCs w:val="24"/>
        </w:rPr>
        <w:t xml:space="preserve">Если </w:t>
      </w:r>
      <m:oMath>
        <m:sSup>
          <m:sSupPr>
            <m:ctrlPr>
              <w:rPr>
                <w:rFonts w:ascii="Cambria Math" w:hAnsi="Cambria Math"/>
                <w:i/>
                <w:szCs w:val="24"/>
              </w:rPr>
            </m:ctrlPr>
          </m:sSupPr>
          <m:e>
            <m:r>
              <w:rPr>
                <w:rFonts w:ascii="Cambria Math" w:hAnsi="Cambria Math"/>
                <w:szCs w:val="24"/>
              </w:rPr>
              <m:t>t</m:t>
            </m:r>
          </m:e>
          <m:sup>
            <m:r>
              <w:rPr>
                <w:rFonts w:ascii="Cambria Math" w:hAnsi="Cambria Math"/>
                <w:szCs w:val="24"/>
              </w:rPr>
              <m:t>нр</m:t>
            </m:r>
          </m:sup>
        </m:sSup>
        <m:r>
          <w:rPr>
            <w:rFonts w:ascii="Cambria Math"/>
            <w:szCs w:val="24"/>
          </w:rPr>
          <m:t>&lt;</m:t>
        </m:r>
        <m:sSubSup>
          <m:sSubSupPr>
            <m:ctrlPr>
              <w:rPr>
                <w:rFonts w:ascii="Cambria Math" w:hAnsi="Cambria Math"/>
                <w:i/>
                <w:szCs w:val="24"/>
                <w:lang w:val="en-US"/>
              </w:rPr>
            </m:ctrlPr>
          </m:sSubSupPr>
          <m:e>
            <m:r>
              <w:rPr>
                <w:rFonts w:ascii="Cambria Math" w:hAnsi="Cambria Math"/>
                <w:szCs w:val="24"/>
                <w:lang w:val="en-US"/>
              </w:rPr>
              <m:t>t</m:t>
            </m:r>
          </m:e>
          <m:sub>
            <m:r>
              <w:rPr>
                <w:rFonts w:ascii="Cambria Math" w:hAnsi="Cambria Math"/>
                <w:szCs w:val="24"/>
                <w:lang w:val="en-US"/>
              </w:rPr>
              <m:t>j</m:t>
            </m:r>
            <m:r>
              <w:rPr>
                <w:rFonts w:ascii="Cambria Math"/>
                <w:szCs w:val="24"/>
              </w:rPr>
              <m:t>,</m:t>
            </m:r>
            <m:r>
              <w:rPr>
                <w:rFonts w:ascii="Cambria Math" w:hAnsi="Cambria Math"/>
                <w:szCs w:val="24"/>
                <w:lang w:val="en-US"/>
              </w:rPr>
              <m:t>f</m:t>
            </m:r>
          </m:sub>
          <m:sup>
            <m:r>
              <w:rPr>
                <w:rFonts w:ascii="Cambria Math" w:hAnsi="Cambria Math"/>
                <w:szCs w:val="24"/>
              </w:rPr>
              <m:t>рав</m:t>
            </m:r>
          </m:sup>
        </m:sSubSup>
        <m:r>
          <w:rPr>
            <w:rFonts w:ascii="Cambria Math"/>
            <w:szCs w:val="24"/>
          </w:rPr>
          <m:t>&lt;+</m:t>
        </m:r>
        <m:sSup>
          <m:sSupPr>
            <m:ctrlPr>
              <w:rPr>
                <w:rFonts w:ascii="Cambria Math" w:hAnsi="Cambria Math"/>
                <w:i/>
                <w:szCs w:val="24"/>
              </w:rPr>
            </m:ctrlPr>
          </m:sSupPr>
          <m:e>
            <m:r>
              <w:rPr>
                <w:rFonts w:ascii="Cambria Math"/>
                <w:szCs w:val="24"/>
              </w:rPr>
              <m:t xml:space="preserve">8 </m:t>
            </m:r>
          </m:e>
          <m:sup>
            <m:r>
              <w:rPr>
                <w:rFonts w:ascii="Cambria Math"/>
                <w:szCs w:val="24"/>
              </w:rPr>
              <m:t>0</m:t>
            </m:r>
          </m:sup>
        </m:sSup>
        <m:r>
          <w:rPr>
            <w:rFonts w:ascii="Cambria Math" w:hAnsi="Cambria Math"/>
            <w:szCs w:val="24"/>
          </w:rPr>
          <m:t>С</m:t>
        </m:r>
        <m:r>
          <w:rPr>
            <w:rFonts w:ascii="Cambria Math"/>
            <w:szCs w:val="24"/>
          </w:rPr>
          <m:t xml:space="preserve">, </m:t>
        </m:r>
        <m:r>
          <w:rPr>
            <w:rFonts w:ascii="Cambria Math" w:hAnsi="Cambria Math"/>
            <w:szCs w:val="24"/>
          </w:rPr>
          <m:t>то</m:t>
        </m:r>
        <m:r>
          <w:rPr>
            <w:rFonts w:ascii="Cambria Math"/>
            <w:szCs w:val="24"/>
          </w:rPr>
          <m:t xml:space="preserve"> 0&lt;</m:t>
        </m:r>
        <m:sSubSup>
          <m:sSubSupPr>
            <m:ctrlPr>
              <w:rPr>
                <w:rFonts w:ascii="Cambria Math" w:eastAsia="Times New Roman" w:hAnsi="Cambria Math"/>
                <w:i/>
                <w:szCs w:val="24"/>
                <w:lang w:val="en-US"/>
              </w:rPr>
            </m:ctrlPr>
          </m:sSubSupPr>
          <m:e>
            <m:r>
              <w:rPr>
                <w:rFonts w:ascii="Cambria Math" w:hAnsi="Cambria Math"/>
                <w:szCs w:val="24"/>
                <w:lang w:val="en-US"/>
              </w:rPr>
              <m:t>τ</m:t>
            </m:r>
          </m:e>
          <m:sub>
            <m:r>
              <w:rPr>
                <w:rFonts w:ascii="Cambria Math" w:hAnsi="Cambria Math"/>
                <w:szCs w:val="24"/>
                <w:lang w:val="en-US"/>
              </w:rPr>
              <m:t>j</m:t>
            </m:r>
            <m:r>
              <w:rPr>
                <w:rFonts w:ascii="Cambria Math"/>
                <w:szCs w:val="24"/>
              </w:rPr>
              <m:t>,</m:t>
            </m:r>
            <m:r>
              <w:rPr>
                <w:rFonts w:ascii="Cambria Math" w:hAnsi="Cambria Math"/>
                <w:szCs w:val="24"/>
                <w:lang w:val="en-US"/>
              </w:rPr>
              <m:t>f</m:t>
            </m:r>
          </m:sub>
          <m:sup>
            <m:r>
              <w:rPr>
                <w:rFonts w:ascii="Cambria Math" w:hAnsi="Cambria Math"/>
                <w:szCs w:val="24"/>
              </w:rPr>
              <m:t>рав</m:t>
            </m:r>
          </m:sup>
        </m:sSubSup>
        <m:r>
          <w:rPr>
            <w:rFonts w:ascii="Cambria Math"/>
            <w:szCs w:val="24"/>
          </w:rPr>
          <m:t>&lt;</m:t>
        </m:r>
        <m:sSup>
          <m:sSupPr>
            <m:ctrlPr>
              <w:rPr>
                <w:rFonts w:ascii="Cambria Math" w:hAnsi="Cambria Math"/>
                <w:i/>
                <w:szCs w:val="24"/>
              </w:rPr>
            </m:ctrlPr>
          </m:sSupPr>
          <m:e>
            <m:r>
              <w:rPr>
                <w:rFonts w:ascii="Cambria Math" w:hAnsi="Cambria Math"/>
                <w:szCs w:val="24"/>
              </w:rPr>
              <m:t>τ</m:t>
            </m:r>
          </m:e>
          <m:sup>
            <m:r>
              <w:rPr>
                <w:rFonts w:ascii="Cambria Math" w:hAnsi="Cambria Math"/>
                <w:szCs w:val="24"/>
              </w:rPr>
              <m:t>от</m:t>
            </m:r>
          </m:sup>
        </m:sSup>
      </m:oMath>
      <w:r w:rsidRPr="00A5746B">
        <w:rPr>
          <w:szCs w:val="24"/>
        </w:rPr>
        <w:t xml:space="preserve"> и значение</w:t>
      </w:r>
      <w:r w:rsidR="002F5504" w:rsidRPr="00A5746B">
        <w:rPr>
          <w:szCs w:val="24"/>
        </w:rPr>
        <w:t xml:space="preserve"> </w:t>
      </w:r>
      <m:oMath>
        <m:sSubSup>
          <m:sSubSupPr>
            <m:ctrlPr>
              <w:rPr>
                <w:rFonts w:ascii="Cambria Math" w:hAnsi="Cambria Math"/>
                <w:i/>
                <w:szCs w:val="24"/>
                <w:lang w:val="en-US"/>
              </w:rPr>
            </m:ctrlPr>
          </m:sSubSupPr>
          <m:e>
            <m:r>
              <m:rPr>
                <m:sty m:val="p"/>
              </m:rPr>
              <w:rPr>
                <w:rFonts w:ascii="Cambria Math" w:hAnsi="Cambria Math"/>
                <w:szCs w:val="24"/>
                <w:lang w:val="en-US"/>
              </w:rPr>
              <m:t>τ</m:t>
            </m:r>
          </m:e>
          <m:sub>
            <m:r>
              <m:rPr>
                <m:sty m:val="p"/>
              </m:rPr>
              <w:rPr>
                <w:rFonts w:ascii="Cambria Math"/>
                <w:szCs w:val="24"/>
                <w:lang w:val="en-US"/>
              </w:rPr>
              <m:t>j</m:t>
            </m:r>
            <m:r>
              <m:rPr>
                <m:sty m:val="p"/>
              </m:rPr>
              <w:rPr>
                <w:rFonts w:ascii="Cambria Math"/>
                <w:szCs w:val="24"/>
              </w:rPr>
              <m:t>,</m:t>
            </m:r>
            <m:r>
              <m:rPr>
                <m:sty m:val="p"/>
              </m:rPr>
              <w:rPr>
                <w:rFonts w:ascii="Cambria Math"/>
                <w:szCs w:val="24"/>
                <w:lang w:val="en-US"/>
              </w:rPr>
              <m:t>f</m:t>
            </m:r>
          </m:sub>
          <m:sup>
            <m:r>
              <m:rPr>
                <m:sty m:val="p"/>
              </m:rPr>
              <w:rPr>
                <w:rFonts w:ascii="Cambria Math" w:hAnsi="Cambria Math"/>
                <w:szCs w:val="24"/>
              </w:rPr>
              <m:t>рав</m:t>
            </m:r>
          </m:sup>
        </m:sSubSup>
      </m:oMath>
      <w:r w:rsidRPr="00A5746B">
        <w:rPr>
          <w:szCs w:val="24"/>
        </w:rPr>
        <w:t xml:space="preserve"> определяется по графику пр</w:t>
      </w:r>
      <w:r w:rsidRPr="00A5746B">
        <w:rPr>
          <w:szCs w:val="24"/>
        </w:rPr>
        <w:t>о</w:t>
      </w:r>
      <w:r w:rsidRPr="00A5746B">
        <w:rPr>
          <w:szCs w:val="24"/>
        </w:rPr>
        <w:t>должительностей стояния температур (график Россандера):</w:t>
      </w:r>
    </w:p>
    <w:p w:rsidR="00517EF6" w:rsidRPr="00A5746B" w:rsidRDefault="00517EF6" w:rsidP="0006129B">
      <w:pPr>
        <w:ind w:firstLine="567"/>
        <w:rPr>
          <w:szCs w:val="24"/>
        </w:rPr>
      </w:pPr>
    </w:p>
    <w:p w:rsidR="00517EF6" w:rsidRPr="00A5746B" w:rsidRDefault="00517EF6" w:rsidP="0006129B">
      <w:pPr>
        <w:ind w:firstLine="567"/>
        <w:rPr>
          <w:szCs w:val="24"/>
        </w:rPr>
      </w:pPr>
    </w:p>
    <w:p w:rsidR="00517EF6" w:rsidRPr="00A5746B" w:rsidRDefault="00517EF6" w:rsidP="0006129B">
      <w:pPr>
        <w:ind w:firstLine="567"/>
        <w:rPr>
          <w:szCs w:val="24"/>
        </w:rPr>
      </w:pPr>
    </w:p>
    <w:p w:rsidR="00BC55C3" w:rsidRPr="00A5746B" w:rsidRDefault="00BC55C3" w:rsidP="0006129B">
      <w:pPr>
        <w:tabs>
          <w:tab w:val="left" w:pos="2383"/>
        </w:tabs>
        <w:ind w:firstLine="567"/>
        <w:rPr>
          <w:szCs w:val="24"/>
        </w:rPr>
      </w:pPr>
    </w:p>
    <w:p w:rsidR="00BC55C3" w:rsidRPr="00A5746B" w:rsidRDefault="00BC55C3" w:rsidP="0006129B">
      <w:pPr>
        <w:tabs>
          <w:tab w:val="left" w:pos="2383"/>
        </w:tabs>
        <w:ind w:firstLine="567"/>
        <w:rPr>
          <w:szCs w:val="24"/>
        </w:rPr>
      </w:pPr>
    </w:p>
    <w:p w:rsidR="00BC55C3" w:rsidRPr="00A5746B" w:rsidRDefault="00BC55C3" w:rsidP="0006129B">
      <w:pPr>
        <w:tabs>
          <w:tab w:val="left" w:pos="2383"/>
        </w:tabs>
        <w:ind w:firstLine="567"/>
        <w:rPr>
          <w:szCs w:val="24"/>
        </w:rPr>
      </w:pPr>
    </w:p>
    <w:p w:rsidR="00D15017" w:rsidRPr="00A5746B" w:rsidRDefault="00D15017" w:rsidP="0006129B">
      <w:pPr>
        <w:tabs>
          <w:tab w:val="left" w:pos="2383"/>
        </w:tabs>
        <w:ind w:firstLine="567"/>
        <w:rPr>
          <w:szCs w:val="24"/>
        </w:rPr>
      </w:pPr>
    </w:p>
    <w:p w:rsidR="00517EF6" w:rsidRPr="00A5746B" w:rsidRDefault="00517EF6" w:rsidP="0006129B">
      <w:pPr>
        <w:tabs>
          <w:tab w:val="left" w:pos="2383"/>
        </w:tabs>
        <w:ind w:firstLine="567"/>
        <w:rPr>
          <w:szCs w:val="24"/>
          <w:vertAlign w:val="subscript"/>
        </w:rPr>
      </w:pPr>
      <w:r w:rsidRPr="00A5746B">
        <w:rPr>
          <w:szCs w:val="24"/>
        </w:rPr>
        <w:t>где:</w:t>
      </w:r>
      <w:r w:rsidR="002F5504" w:rsidRPr="00A5746B">
        <w:rPr>
          <w:szCs w:val="24"/>
        </w:rPr>
        <w:t xml:space="preserve"> </w:t>
      </w:r>
      <m:oMath>
        <m:sSup>
          <m:sSupPr>
            <m:ctrlPr>
              <w:rPr>
                <w:rFonts w:ascii="Cambria Math" w:hAnsi="Cambria Math"/>
                <w:i/>
                <w:szCs w:val="24"/>
                <w:lang w:val="en-US"/>
              </w:rPr>
            </m:ctrlPr>
          </m:sSupPr>
          <m:e>
            <m:r>
              <m:rPr>
                <m:sty m:val="p"/>
              </m:rPr>
              <w:rPr>
                <w:rFonts w:ascii="Cambria Math" w:hAnsi="Cambria Math"/>
                <w:szCs w:val="24"/>
                <w:lang w:val="en-US"/>
              </w:rPr>
              <m:t>τ</m:t>
            </m:r>
          </m:e>
          <m:sup>
            <m:r>
              <m:rPr>
                <m:sty m:val="p"/>
              </m:rPr>
              <w:rPr>
                <w:rFonts w:ascii="Cambria Math" w:hAnsi="Cambria Math"/>
                <w:szCs w:val="24"/>
              </w:rPr>
              <m:t>хол</m:t>
            </m:r>
          </m:sup>
        </m:sSup>
      </m:oMath>
      <w:r w:rsidRPr="00A5746B">
        <w:rPr>
          <w:szCs w:val="24"/>
        </w:rPr>
        <w:t xml:space="preserve"> - продолжительность стояния температуры наружного воздуха ниже расчетной для отопления, ч;</w:t>
      </w:r>
    </w:p>
    <w:p w:rsidR="00517EF6" w:rsidRPr="00A5746B" w:rsidRDefault="00517EF6" w:rsidP="0006129B">
      <w:pPr>
        <w:tabs>
          <w:tab w:val="left" w:pos="2383"/>
        </w:tabs>
        <w:ind w:firstLine="567"/>
        <w:rPr>
          <w:position w:val="-6"/>
          <w:szCs w:val="24"/>
        </w:rPr>
      </w:pPr>
      <w:r w:rsidRPr="00A5746B">
        <w:rPr>
          <w:szCs w:val="24"/>
        </w:rPr>
        <w:t xml:space="preserve"> </w:t>
      </w:r>
      <m:oMath>
        <m:sSup>
          <m:sSupPr>
            <m:ctrlPr>
              <w:rPr>
                <w:rFonts w:ascii="Cambria Math" w:hAnsi="Cambria Math"/>
                <w:i/>
                <w:szCs w:val="24"/>
              </w:rPr>
            </m:ctrlPr>
          </m:sSupPr>
          <m:e>
            <m:r>
              <m:rPr>
                <m:sty m:val="p"/>
              </m:rPr>
              <w:rPr>
                <w:rFonts w:ascii="Cambria Math" w:hAnsi="Cambria Math"/>
                <w:szCs w:val="24"/>
              </w:rPr>
              <m:t>τ</m:t>
            </m:r>
          </m:e>
          <m:sup>
            <m:r>
              <m:rPr>
                <m:sty m:val="p"/>
              </m:rPr>
              <w:rPr>
                <w:rFonts w:ascii="Cambria Math" w:hAnsi="Cambria Math"/>
                <w:szCs w:val="24"/>
              </w:rPr>
              <m:t>от</m:t>
            </m:r>
          </m:sup>
        </m:sSup>
      </m:oMath>
      <w:r w:rsidRPr="00A5746B">
        <w:rPr>
          <w:szCs w:val="24"/>
        </w:rPr>
        <w:t xml:space="preserve"> - </w:t>
      </w:r>
      <w:r w:rsidRPr="00A5746B">
        <w:rPr>
          <w:position w:val="-6"/>
          <w:szCs w:val="24"/>
        </w:rPr>
        <w:t>продолжительность отопительного периода, ч;</w:t>
      </w:r>
    </w:p>
    <w:p w:rsidR="00517EF6" w:rsidRPr="00A5746B" w:rsidRDefault="00517EF6" w:rsidP="0006129B">
      <w:pPr>
        <w:tabs>
          <w:tab w:val="left" w:pos="2383"/>
        </w:tabs>
        <w:ind w:firstLine="567"/>
        <w:rPr>
          <w:szCs w:val="24"/>
        </w:rPr>
      </w:pPr>
      <w:r w:rsidRPr="00A5746B">
        <w:rPr>
          <w:szCs w:val="24"/>
        </w:rPr>
        <w:t xml:space="preserve"> </w:t>
      </w:r>
      <m:oMath>
        <m:sSup>
          <m:sSupPr>
            <m:ctrlPr>
              <w:rPr>
                <w:rFonts w:ascii="Cambria Math" w:hAnsi="Cambria Math"/>
                <w:i/>
                <w:szCs w:val="24"/>
              </w:rPr>
            </m:ctrlPr>
          </m:sSupPr>
          <m:e>
            <m:r>
              <m:rPr>
                <m:sty m:val="p"/>
              </m:rPr>
              <w:rPr>
                <w:rFonts w:ascii="Cambria Math"/>
                <w:szCs w:val="24"/>
              </w:rPr>
              <m:t>t</m:t>
            </m:r>
          </m:e>
          <m:sup>
            <m:r>
              <m:rPr>
                <m:sty m:val="p"/>
              </m:rPr>
              <w:rPr>
                <w:rFonts w:ascii="Cambria Math" w:hAnsi="Cambria Math"/>
                <w:szCs w:val="24"/>
              </w:rPr>
              <m:t>н</m:t>
            </m:r>
            <m:r>
              <m:rPr>
                <m:sty m:val="p"/>
              </m:rPr>
              <w:rPr>
                <w:rFonts w:ascii="Cambria Math"/>
                <w:szCs w:val="24"/>
              </w:rPr>
              <m:t xml:space="preserve"> </m:t>
            </m:r>
            <m:r>
              <m:rPr>
                <m:sty m:val="p"/>
              </m:rPr>
              <w:rPr>
                <w:rFonts w:ascii="Cambria Math" w:hAnsi="Cambria Math"/>
                <w:szCs w:val="24"/>
              </w:rPr>
              <m:t>ср</m:t>
            </m:r>
          </m:sup>
        </m:sSup>
      </m:oMath>
      <w:r w:rsidRPr="00A5746B">
        <w:rPr>
          <w:szCs w:val="24"/>
        </w:rPr>
        <w:t xml:space="preserve"> - средняя за отопительный </w:t>
      </w:r>
      <w:r w:rsidR="009C38E7" w:rsidRPr="00A5746B">
        <w:rPr>
          <w:szCs w:val="24"/>
        </w:rPr>
        <w:t xml:space="preserve">период </w:t>
      </w:r>
      <w:r w:rsidRPr="00A5746B">
        <w:rPr>
          <w:szCs w:val="24"/>
        </w:rPr>
        <w:t xml:space="preserve">температура наружного воздуха, </w:t>
      </w:r>
      <w:r w:rsidRPr="00A5746B">
        <w:rPr>
          <w:szCs w:val="24"/>
          <w:vertAlign w:val="superscript"/>
        </w:rPr>
        <w:t>0</w:t>
      </w:r>
      <w:r w:rsidRPr="00A5746B">
        <w:rPr>
          <w:szCs w:val="24"/>
        </w:rPr>
        <w:t>С.</w:t>
      </w:r>
    </w:p>
    <w:p w:rsidR="00517EF6" w:rsidRPr="00A5746B" w:rsidRDefault="00517EF6" w:rsidP="0006129B">
      <w:pPr>
        <w:ind w:firstLine="709"/>
        <w:rPr>
          <w:rStyle w:val="ed"/>
          <w:szCs w:val="24"/>
        </w:rPr>
      </w:pPr>
    </w:p>
    <w:p w:rsidR="00517EF6" w:rsidRPr="00A5746B" w:rsidRDefault="00517EF6" w:rsidP="0006129B">
      <w:pPr>
        <w:ind w:firstLine="709"/>
        <w:rPr>
          <w:rStyle w:val="ed"/>
          <w:szCs w:val="24"/>
        </w:rPr>
      </w:pPr>
      <w:r w:rsidRPr="00A5746B">
        <w:rPr>
          <w:rStyle w:val="ed"/>
          <w:szCs w:val="24"/>
        </w:rPr>
        <w:t>Расчет выполняется для каждого участка, входящего в путь от источника до</w:t>
      </w:r>
      <w:r w:rsidR="006E44AB" w:rsidRPr="00A5746B">
        <w:rPr>
          <w:rStyle w:val="ed"/>
          <w:szCs w:val="24"/>
        </w:rPr>
        <w:t xml:space="preserve"> самого уд</w:t>
      </w:r>
      <w:r w:rsidR="006E44AB" w:rsidRPr="00A5746B">
        <w:rPr>
          <w:rStyle w:val="ed"/>
          <w:szCs w:val="24"/>
        </w:rPr>
        <w:t>а</w:t>
      </w:r>
      <w:r w:rsidR="006E44AB" w:rsidRPr="00A5746B">
        <w:rPr>
          <w:rStyle w:val="ed"/>
          <w:szCs w:val="24"/>
        </w:rPr>
        <w:t xml:space="preserve">ленного </w:t>
      </w:r>
      <w:r w:rsidRPr="00A5746B">
        <w:rPr>
          <w:rStyle w:val="ed"/>
          <w:szCs w:val="24"/>
        </w:rPr>
        <w:t xml:space="preserve">абонента: </w:t>
      </w:r>
    </w:p>
    <w:p w:rsidR="00517EF6" w:rsidRPr="00A5746B" w:rsidRDefault="00BC55C3" w:rsidP="0006129B">
      <w:pPr>
        <w:ind w:firstLine="709"/>
        <w:rPr>
          <w:rStyle w:val="ed"/>
          <w:szCs w:val="24"/>
        </w:rPr>
      </w:pPr>
      <w:r w:rsidRPr="00A5746B">
        <w:rPr>
          <w:rStyle w:val="ed"/>
          <w:szCs w:val="24"/>
        </w:rPr>
        <w:t>1)</w:t>
      </w:r>
      <w:r w:rsidR="00517EF6" w:rsidRPr="00A5746B">
        <w:rPr>
          <w:rStyle w:val="ed"/>
          <w:szCs w:val="24"/>
        </w:rPr>
        <w:t xml:space="preserve"> вычисляется время ликвидации повреждения на i-м участке; </w:t>
      </w:r>
    </w:p>
    <w:p w:rsidR="00517EF6" w:rsidRPr="00A5746B" w:rsidRDefault="00BC55C3" w:rsidP="0006129B">
      <w:pPr>
        <w:ind w:firstLine="709"/>
        <w:rPr>
          <w:rStyle w:val="ed"/>
          <w:szCs w:val="24"/>
        </w:rPr>
      </w:pPr>
      <w:r w:rsidRPr="00A5746B">
        <w:rPr>
          <w:rStyle w:val="ed"/>
          <w:szCs w:val="24"/>
        </w:rPr>
        <w:t>2)</w:t>
      </w:r>
      <w:r w:rsidR="00517EF6" w:rsidRPr="00A5746B">
        <w:rPr>
          <w:rStyle w:val="ed"/>
          <w:szCs w:val="24"/>
        </w:rPr>
        <w:t xml:space="preserve"> по каждой градации повторяемости температур вычисляется допустимое время пров</w:t>
      </w:r>
      <w:r w:rsidR="00517EF6" w:rsidRPr="00A5746B">
        <w:rPr>
          <w:rStyle w:val="ed"/>
          <w:szCs w:val="24"/>
        </w:rPr>
        <w:t>е</w:t>
      </w:r>
      <w:r w:rsidR="00517EF6" w:rsidRPr="00A5746B">
        <w:rPr>
          <w:rStyle w:val="ed"/>
          <w:szCs w:val="24"/>
        </w:rPr>
        <w:t xml:space="preserve">дения ремонта; </w:t>
      </w:r>
    </w:p>
    <w:p w:rsidR="00517EF6" w:rsidRPr="00A5746B" w:rsidRDefault="00BC55C3" w:rsidP="0006129B">
      <w:pPr>
        <w:ind w:firstLine="709"/>
        <w:rPr>
          <w:rStyle w:val="ed"/>
          <w:szCs w:val="24"/>
        </w:rPr>
      </w:pPr>
      <w:r w:rsidRPr="00A5746B">
        <w:rPr>
          <w:rStyle w:val="ed"/>
          <w:szCs w:val="24"/>
        </w:rPr>
        <w:t xml:space="preserve">3) </w:t>
      </w:r>
      <w:r w:rsidR="00517EF6" w:rsidRPr="00A5746B">
        <w:rPr>
          <w:rStyle w:val="ed"/>
          <w:szCs w:val="24"/>
        </w:rPr>
        <w:t>вычисляется относительная и накопленная частота событий, при которых время сн</w:t>
      </w:r>
      <w:r w:rsidR="00517EF6" w:rsidRPr="00A5746B">
        <w:rPr>
          <w:rStyle w:val="ed"/>
          <w:szCs w:val="24"/>
        </w:rPr>
        <w:t>и</w:t>
      </w:r>
      <w:r w:rsidR="00517EF6" w:rsidRPr="00A5746B">
        <w:rPr>
          <w:rStyle w:val="ed"/>
          <w:szCs w:val="24"/>
        </w:rPr>
        <w:t xml:space="preserve">жения температуры до критических значений меньше чем время ремонта повреждения; </w:t>
      </w:r>
    </w:p>
    <w:p w:rsidR="00517EF6" w:rsidRPr="00A5746B" w:rsidRDefault="00BC55C3" w:rsidP="0006129B">
      <w:pPr>
        <w:ind w:firstLine="709"/>
        <w:rPr>
          <w:rStyle w:val="ed"/>
          <w:szCs w:val="24"/>
        </w:rPr>
      </w:pPr>
      <w:r w:rsidRPr="00A5746B">
        <w:rPr>
          <w:rStyle w:val="ed"/>
          <w:szCs w:val="24"/>
        </w:rPr>
        <w:t>4)</w:t>
      </w:r>
      <w:r w:rsidR="00517EF6" w:rsidRPr="00A5746B">
        <w:rPr>
          <w:rStyle w:val="ed"/>
          <w:szCs w:val="24"/>
        </w:rPr>
        <w:t xml:space="preserve"> вычисляются относительные доли и поток отказов участка тепловой сети, способный привести к снижению температуры в отапливаемом помещении до температуры </w:t>
      </w:r>
      <w:r w:rsidRPr="00A5746B">
        <w:rPr>
          <w:rStyle w:val="ed"/>
          <w:szCs w:val="24"/>
        </w:rPr>
        <w:t xml:space="preserve">плюс </w:t>
      </w:r>
      <w:r w:rsidR="00517EF6" w:rsidRPr="00A5746B">
        <w:rPr>
          <w:rStyle w:val="ed"/>
          <w:szCs w:val="24"/>
        </w:rPr>
        <w:t xml:space="preserve">12 ºС: </w:t>
      </w:r>
    </w:p>
    <w:p w:rsidR="00544264" w:rsidRPr="00A5746B" w:rsidRDefault="00544264" w:rsidP="0006129B">
      <w:pPr>
        <w:tabs>
          <w:tab w:val="left" w:pos="0"/>
        </w:tabs>
        <w:ind w:firstLine="709"/>
        <w:rPr>
          <w:rFonts w:eastAsia="Times New Roman"/>
          <w:szCs w:val="24"/>
          <w:lang w:eastAsia="ru-RU"/>
        </w:rPr>
      </w:pPr>
      <w:r w:rsidRPr="00A5746B">
        <w:rPr>
          <w:rFonts w:eastAsia="Times New Roman"/>
          <w:szCs w:val="24"/>
          <w:lang w:eastAsia="ru-RU"/>
        </w:rPr>
        <w:t>Итоговые значения показателей надежности систем теплоснабжения приведены в табл</w:t>
      </w:r>
      <w:r w:rsidRPr="00A5746B">
        <w:rPr>
          <w:rFonts w:eastAsia="Times New Roman"/>
          <w:szCs w:val="24"/>
          <w:lang w:eastAsia="ru-RU"/>
        </w:rPr>
        <w:t>и</w:t>
      </w:r>
      <w:r w:rsidRPr="00A5746B">
        <w:rPr>
          <w:rFonts w:eastAsia="Times New Roman"/>
          <w:szCs w:val="24"/>
          <w:lang w:eastAsia="ru-RU"/>
        </w:rPr>
        <w:t xml:space="preserve">це </w:t>
      </w:r>
      <w:r w:rsidR="00A5746B">
        <w:rPr>
          <w:rFonts w:eastAsia="Times New Roman"/>
          <w:szCs w:val="24"/>
          <w:lang w:eastAsia="ru-RU"/>
        </w:rPr>
        <w:t>32</w:t>
      </w:r>
      <w:r w:rsidRPr="00A5746B">
        <w:rPr>
          <w:rFonts w:eastAsia="Times New Roman"/>
          <w:szCs w:val="24"/>
          <w:lang w:eastAsia="ru-RU"/>
        </w:rPr>
        <w:t>.</w:t>
      </w:r>
    </w:p>
    <w:p w:rsidR="006A5815" w:rsidRPr="00A5746B" w:rsidRDefault="006A5815" w:rsidP="0006129B">
      <w:pPr>
        <w:tabs>
          <w:tab w:val="left" w:pos="0"/>
        </w:tabs>
        <w:ind w:firstLine="709"/>
        <w:rPr>
          <w:rFonts w:eastAsia="Times New Roman"/>
          <w:szCs w:val="24"/>
          <w:lang w:eastAsia="ru-RU"/>
        </w:rPr>
      </w:pPr>
    </w:p>
    <w:p w:rsidR="00A134B9" w:rsidRPr="00A5746B" w:rsidRDefault="00A134B9" w:rsidP="0006129B">
      <w:pPr>
        <w:pStyle w:val="aff9"/>
        <w:spacing w:line="240" w:lineRule="auto"/>
        <w:sectPr w:rsidR="00A134B9" w:rsidRPr="00A5746B" w:rsidSect="003B765F">
          <w:pgSz w:w="11906" w:h="16838"/>
          <w:pgMar w:top="1134" w:right="851" w:bottom="1134" w:left="1134" w:header="708" w:footer="708" w:gutter="0"/>
          <w:cols w:space="708"/>
          <w:docGrid w:linePitch="360"/>
        </w:sectPr>
      </w:pPr>
    </w:p>
    <w:p w:rsidR="00544264" w:rsidRPr="00A5746B" w:rsidRDefault="00544264" w:rsidP="0006129B">
      <w:pPr>
        <w:pStyle w:val="aff9"/>
        <w:spacing w:line="240" w:lineRule="auto"/>
      </w:pPr>
      <w:r w:rsidRPr="00A5746B">
        <w:lastRenderedPageBreak/>
        <w:t xml:space="preserve">Таблица </w:t>
      </w:r>
      <w:r w:rsidR="008A3CE6" w:rsidRPr="00A5746B">
        <w:fldChar w:fldCharType="begin"/>
      </w:r>
      <w:r w:rsidRPr="00A5746B">
        <w:instrText xml:space="preserve"> SEQ Таблица \* ARABIC </w:instrText>
      </w:r>
      <w:r w:rsidR="008A3CE6" w:rsidRPr="00A5746B">
        <w:fldChar w:fldCharType="separate"/>
      </w:r>
      <w:r w:rsidR="00A5746B" w:rsidRPr="00A5746B">
        <w:rPr>
          <w:noProof/>
        </w:rPr>
        <w:t>32</w:t>
      </w:r>
      <w:r w:rsidR="008A3CE6" w:rsidRPr="00A5746B">
        <w:fldChar w:fldCharType="end"/>
      </w:r>
      <w:r w:rsidRPr="00A5746B">
        <w:t xml:space="preserve"> – Надежность систем теплоснабжения </w:t>
      </w:r>
      <w:r w:rsidR="00061D3E" w:rsidRPr="00A5746B">
        <w:t>централизованных котельных</w:t>
      </w:r>
      <w:r w:rsidRPr="00A5746B">
        <w:t xml:space="preserve"> </w:t>
      </w:r>
    </w:p>
    <w:tbl>
      <w:tblPr>
        <w:tblW w:w="5102" w:type="pct"/>
        <w:jc w:val="center"/>
        <w:tblBorders>
          <w:top w:val="single" w:sz="4" w:space="0" w:color="000000"/>
          <w:left w:val="single" w:sz="4" w:space="0" w:color="000000"/>
          <w:bottom w:val="single" w:sz="4" w:space="0" w:color="auto"/>
          <w:right w:val="single" w:sz="4" w:space="0" w:color="000000"/>
          <w:insideH w:val="single" w:sz="4" w:space="0" w:color="000000"/>
          <w:insideV w:val="single" w:sz="4" w:space="0" w:color="000000"/>
        </w:tblBorders>
        <w:tblLook w:val="04A0" w:firstRow="1" w:lastRow="0" w:firstColumn="1" w:lastColumn="0" w:noHBand="0" w:noVBand="1"/>
      </w:tblPr>
      <w:tblGrid>
        <w:gridCol w:w="773"/>
        <w:gridCol w:w="3597"/>
        <w:gridCol w:w="2640"/>
        <w:gridCol w:w="2640"/>
        <w:gridCol w:w="5438"/>
      </w:tblGrid>
      <w:tr w:rsidR="007A029E" w:rsidRPr="00A5746B" w:rsidTr="00A134B9">
        <w:trPr>
          <w:cantSplit/>
          <w:tblHeader/>
          <w:jc w:val="center"/>
        </w:trPr>
        <w:tc>
          <w:tcPr>
            <w:tcW w:w="256" w:type="pct"/>
            <w:shd w:val="clear" w:color="auto" w:fill="auto"/>
            <w:vAlign w:val="center"/>
            <w:hideMark/>
          </w:tcPr>
          <w:p w:rsidR="00544264" w:rsidRPr="00A5746B" w:rsidRDefault="00544264" w:rsidP="0006129B">
            <w:pPr>
              <w:jc w:val="center"/>
              <w:rPr>
                <w:rFonts w:eastAsia="Times New Roman"/>
                <w:sz w:val="22"/>
                <w:lang w:eastAsia="ru-RU"/>
              </w:rPr>
            </w:pPr>
            <w:r w:rsidRPr="00A5746B">
              <w:rPr>
                <w:rFonts w:eastAsia="Times New Roman"/>
                <w:sz w:val="22"/>
                <w:lang w:eastAsia="ru-RU"/>
              </w:rPr>
              <w:t>№ п/п</w:t>
            </w:r>
          </w:p>
        </w:tc>
        <w:tc>
          <w:tcPr>
            <w:tcW w:w="1192" w:type="pct"/>
            <w:shd w:val="clear" w:color="auto" w:fill="auto"/>
            <w:vAlign w:val="center"/>
            <w:hideMark/>
          </w:tcPr>
          <w:p w:rsidR="00544264" w:rsidRPr="00A5746B" w:rsidRDefault="00544264" w:rsidP="0006129B">
            <w:pPr>
              <w:jc w:val="center"/>
              <w:rPr>
                <w:rFonts w:eastAsia="Times New Roman"/>
                <w:sz w:val="22"/>
                <w:lang w:eastAsia="ru-RU"/>
              </w:rPr>
            </w:pPr>
            <w:r w:rsidRPr="00A5746B">
              <w:rPr>
                <w:rFonts w:eastAsia="Times New Roman"/>
                <w:sz w:val="22"/>
                <w:lang w:eastAsia="ru-RU"/>
              </w:rPr>
              <w:t>Наименование источника</w:t>
            </w:r>
          </w:p>
        </w:tc>
        <w:tc>
          <w:tcPr>
            <w:tcW w:w="875" w:type="pct"/>
            <w:shd w:val="clear" w:color="auto" w:fill="auto"/>
            <w:vAlign w:val="center"/>
          </w:tcPr>
          <w:p w:rsidR="00544264" w:rsidRPr="00A5746B" w:rsidRDefault="00544264" w:rsidP="0006129B">
            <w:pPr>
              <w:jc w:val="center"/>
              <w:rPr>
                <w:rFonts w:eastAsia="Times New Roman"/>
                <w:bCs/>
                <w:sz w:val="22"/>
                <w:lang w:eastAsia="ru-RU"/>
              </w:rPr>
            </w:pPr>
            <w:r w:rsidRPr="00A5746B">
              <w:rPr>
                <w:rFonts w:eastAsia="Times New Roman"/>
                <w:bCs/>
                <w:sz w:val="22"/>
                <w:lang w:eastAsia="ru-RU"/>
              </w:rPr>
              <w:t>Нормативные значения показателей надежности теплоснабжения</w:t>
            </w:r>
          </w:p>
        </w:tc>
        <w:tc>
          <w:tcPr>
            <w:tcW w:w="875" w:type="pct"/>
            <w:shd w:val="clear" w:color="auto" w:fill="auto"/>
            <w:vAlign w:val="center"/>
          </w:tcPr>
          <w:p w:rsidR="00544264" w:rsidRPr="00A5746B" w:rsidRDefault="00544264" w:rsidP="0006129B">
            <w:pPr>
              <w:jc w:val="center"/>
              <w:rPr>
                <w:rFonts w:eastAsia="Times New Roman"/>
                <w:bCs/>
                <w:sz w:val="22"/>
                <w:lang w:eastAsia="ru-RU"/>
              </w:rPr>
            </w:pPr>
            <w:r w:rsidRPr="00A5746B">
              <w:rPr>
                <w:rFonts w:eastAsia="Times New Roman"/>
                <w:bCs/>
                <w:sz w:val="22"/>
                <w:lang w:eastAsia="ru-RU"/>
              </w:rPr>
              <w:t>Расчетные значения п</w:t>
            </w:r>
            <w:r w:rsidRPr="00A5746B">
              <w:rPr>
                <w:rFonts w:eastAsia="Times New Roman"/>
                <w:bCs/>
                <w:sz w:val="22"/>
                <w:lang w:eastAsia="ru-RU"/>
              </w:rPr>
              <w:t>о</w:t>
            </w:r>
            <w:r w:rsidRPr="00A5746B">
              <w:rPr>
                <w:rFonts w:eastAsia="Times New Roman"/>
                <w:bCs/>
                <w:sz w:val="22"/>
                <w:lang w:eastAsia="ru-RU"/>
              </w:rPr>
              <w:t>казателей надежности теплоснабжения</w:t>
            </w:r>
          </w:p>
        </w:tc>
        <w:tc>
          <w:tcPr>
            <w:tcW w:w="1802" w:type="pct"/>
            <w:shd w:val="clear" w:color="auto" w:fill="auto"/>
            <w:vAlign w:val="center"/>
          </w:tcPr>
          <w:p w:rsidR="00544264" w:rsidRPr="00A5746B" w:rsidRDefault="00544264" w:rsidP="0006129B">
            <w:pPr>
              <w:jc w:val="center"/>
              <w:rPr>
                <w:rFonts w:eastAsia="Times New Roman"/>
                <w:sz w:val="22"/>
                <w:lang w:eastAsia="ru-RU"/>
              </w:rPr>
            </w:pPr>
            <w:r w:rsidRPr="00A5746B">
              <w:rPr>
                <w:rFonts w:eastAsia="Times New Roman"/>
                <w:sz w:val="22"/>
                <w:lang w:eastAsia="ru-RU"/>
              </w:rPr>
              <w:t>Заключение</w:t>
            </w:r>
          </w:p>
        </w:tc>
      </w:tr>
      <w:tr w:rsidR="007A029E" w:rsidRPr="00A5746B" w:rsidTr="00A134B9">
        <w:trPr>
          <w:cantSplit/>
          <w:jc w:val="center"/>
        </w:trPr>
        <w:tc>
          <w:tcPr>
            <w:tcW w:w="256" w:type="pct"/>
            <w:shd w:val="clear" w:color="auto" w:fill="auto"/>
            <w:vAlign w:val="center"/>
          </w:tcPr>
          <w:p w:rsidR="00C001B5" w:rsidRPr="00A5746B" w:rsidRDefault="00C001B5" w:rsidP="00F61C12">
            <w:pPr>
              <w:pStyle w:val="ab"/>
              <w:jc w:val="center"/>
              <w:rPr>
                <w:sz w:val="22"/>
                <w:szCs w:val="22"/>
              </w:rPr>
            </w:pPr>
            <w:r w:rsidRPr="00A5746B">
              <w:rPr>
                <w:sz w:val="22"/>
                <w:szCs w:val="22"/>
              </w:rPr>
              <w:t>1</w:t>
            </w:r>
          </w:p>
        </w:tc>
        <w:tc>
          <w:tcPr>
            <w:tcW w:w="1192" w:type="pct"/>
            <w:shd w:val="clear" w:color="000000" w:fill="FFFFFF"/>
            <w:vAlign w:val="center"/>
          </w:tcPr>
          <w:p w:rsidR="00C001B5" w:rsidRPr="00A5746B" w:rsidRDefault="00C001B5" w:rsidP="00F61C12">
            <w:pPr>
              <w:jc w:val="center"/>
              <w:rPr>
                <w:sz w:val="22"/>
              </w:rPr>
            </w:pPr>
            <w:r w:rsidRPr="00A5746B">
              <w:rPr>
                <w:sz w:val="22"/>
              </w:rPr>
              <w:t>Котельная (п. Яр, ул. Школьная, 6а)</w:t>
            </w:r>
          </w:p>
        </w:tc>
        <w:tc>
          <w:tcPr>
            <w:tcW w:w="875" w:type="pct"/>
            <w:vMerge w:val="restart"/>
            <w:shd w:val="clear" w:color="auto" w:fill="auto"/>
            <w:vAlign w:val="center"/>
          </w:tcPr>
          <w:p w:rsidR="00C001B5" w:rsidRPr="00A5746B" w:rsidRDefault="00C001B5" w:rsidP="0006129B">
            <w:pPr>
              <w:jc w:val="center"/>
              <w:rPr>
                <w:rFonts w:eastAsia="Times New Roman"/>
                <w:sz w:val="22"/>
                <w:lang w:eastAsia="ru-RU"/>
              </w:rPr>
            </w:pPr>
            <w:r w:rsidRPr="00A5746B">
              <w:rPr>
                <w:rFonts w:eastAsia="Times New Roman"/>
                <w:sz w:val="22"/>
                <w:lang w:eastAsia="ru-RU"/>
              </w:rPr>
              <w:t>Вероятность безотказной работы системы тепл</w:t>
            </w:r>
            <w:r w:rsidRPr="00A5746B">
              <w:rPr>
                <w:rFonts w:eastAsia="Times New Roman"/>
                <w:sz w:val="22"/>
                <w:lang w:eastAsia="ru-RU"/>
              </w:rPr>
              <w:t>о</w:t>
            </w:r>
            <w:r w:rsidRPr="00A5746B">
              <w:rPr>
                <w:rFonts w:eastAsia="Times New Roman"/>
                <w:sz w:val="22"/>
                <w:lang w:eastAsia="ru-RU"/>
              </w:rPr>
              <w:t>снабжения Р=0,9;</w:t>
            </w:r>
          </w:p>
          <w:p w:rsidR="00C001B5" w:rsidRPr="00A5746B" w:rsidRDefault="00C001B5" w:rsidP="0006129B">
            <w:pPr>
              <w:jc w:val="center"/>
              <w:rPr>
                <w:rFonts w:eastAsia="Times New Roman"/>
                <w:sz w:val="22"/>
                <w:lang w:eastAsia="ru-RU"/>
              </w:rPr>
            </w:pPr>
            <w:r w:rsidRPr="00A5746B">
              <w:rPr>
                <w:rFonts w:eastAsia="Times New Roman"/>
                <w:sz w:val="22"/>
                <w:lang w:eastAsia="ru-RU"/>
              </w:rPr>
              <w:t>Коэффициент готовности Кг=0,97</w:t>
            </w:r>
          </w:p>
        </w:tc>
        <w:tc>
          <w:tcPr>
            <w:tcW w:w="875" w:type="pct"/>
            <w:shd w:val="clear" w:color="000000" w:fill="FFFFFF"/>
            <w:vAlign w:val="center"/>
          </w:tcPr>
          <w:p w:rsidR="0018602D" w:rsidRPr="00A5746B" w:rsidRDefault="007A029E" w:rsidP="00AC356D">
            <w:pPr>
              <w:jc w:val="center"/>
              <w:rPr>
                <w:rFonts w:eastAsia="Times New Roman"/>
                <w:sz w:val="22"/>
                <w:lang w:eastAsia="ru-RU"/>
              </w:rPr>
            </w:pPr>
            <w:r w:rsidRPr="00A5746B">
              <w:rPr>
                <w:rFonts w:eastAsia="Times New Roman"/>
                <w:sz w:val="22"/>
                <w:lang w:eastAsia="ru-RU"/>
              </w:rPr>
              <w:t>Р=</w:t>
            </w:r>
            <w:r w:rsidR="0018602D" w:rsidRPr="00A5746B">
              <w:rPr>
                <w:rFonts w:eastAsia="Times New Roman"/>
                <w:sz w:val="22"/>
                <w:lang w:eastAsia="ru-RU"/>
              </w:rPr>
              <w:t>0,98837</w:t>
            </w:r>
            <w:r w:rsidRPr="00A5746B">
              <w:rPr>
                <w:rFonts w:eastAsia="Times New Roman"/>
                <w:sz w:val="22"/>
                <w:lang w:eastAsia="ru-RU"/>
              </w:rPr>
              <w:t>;</w:t>
            </w:r>
          </w:p>
          <w:p w:rsidR="00C001B5" w:rsidRPr="00A5746B" w:rsidRDefault="007A029E" w:rsidP="00AC356D">
            <w:pPr>
              <w:jc w:val="center"/>
              <w:rPr>
                <w:rFonts w:eastAsia="Times New Roman"/>
                <w:sz w:val="22"/>
                <w:lang w:eastAsia="ru-RU"/>
              </w:rPr>
            </w:pPr>
            <w:r w:rsidRPr="00A5746B">
              <w:rPr>
                <w:rFonts w:eastAsia="Times New Roman"/>
                <w:sz w:val="22"/>
                <w:lang w:eastAsia="ru-RU"/>
              </w:rPr>
              <w:t>Кг=</w:t>
            </w:r>
            <w:r w:rsidR="0018602D" w:rsidRPr="00A5746B">
              <w:rPr>
                <w:rFonts w:eastAsia="Times New Roman"/>
                <w:sz w:val="22"/>
                <w:lang w:eastAsia="ru-RU"/>
              </w:rPr>
              <w:t>0,999583</w:t>
            </w:r>
          </w:p>
        </w:tc>
        <w:tc>
          <w:tcPr>
            <w:tcW w:w="1802" w:type="pct"/>
            <w:shd w:val="clear" w:color="000000" w:fill="FFFFFF"/>
            <w:vAlign w:val="center"/>
          </w:tcPr>
          <w:p w:rsidR="00C001B5" w:rsidRPr="00A5746B" w:rsidRDefault="00C001B5" w:rsidP="0006129B">
            <w:pPr>
              <w:jc w:val="center"/>
              <w:rPr>
                <w:rFonts w:eastAsia="Times New Roman"/>
                <w:sz w:val="22"/>
                <w:lang w:eastAsia="ru-RU"/>
              </w:rPr>
            </w:pPr>
            <w:r w:rsidRPr="00A5746B">
              <w:rPr>
                <w:rFonts w:eastAsia="Times New Roman"/>
                <w:bCs/>
                <w:sz w:val="22"/>
                <w:lang w:eastAsia="ru-RU"/>
              </w:rPr>
              <w:t>Вероятность безотказной работы системы соотве</w:t>
            </w:r>
            <w:r w:rsidRPr="00A5746B">
              <w:rPr>
                <w:rFonts w:eastAsia="Times New Roman"/>
                <w:bCs/>
                <w:sz w:val="22"/>
                <w:lang w:eastAsia="ru-RU"/>
              </w:rPr>
              <w:t>т</w:t>
            </w:r>
            <w:r w:rsidRPr="00A5746B">
              <w:rPr>
                <w:rFonts w:eastAsia="Times New Roman"/>
                <w:bCs/>
                <w:sz w:val="22"/>
                <w:lang w:eastAsia="ru-RU"/>
              </w:rPr>
              <w:t xml:space="preserve">ствует нормативным требованиям, </w:t>
            </w:r>
            <w:r w:rsidRPr="00A5746B">
              <w:rPr>
                <w:rFonts w:eastAsia="Times New Roman"/>
                <w:sz w:val="22"/>
                <w:lang w:eastAsia="ru-RU"/>
              </w:rPr>
              <w:t>коэффициент г</w:t>
            </w:r>
            <w:r w:rsidRPr="00A5746B">
              <w:rPr>
                <w:rFonts w:eastAsia="Times New Roman"/>
                <w:sz w:val="22"/>
                <w:lang w:eastAsia="ru-RU"/>
              </w:rPr>
              <w:t>о</w:t>
            </w:r>
            <w:r w:rsidRPr="00A5746B">
              <w:rPr>
                <w:rFonts w:eastAsia="Times New Roman"/>
                <w:sz w:val="22"/>
                <w:lang w:eastAsia="ru-RU"/>
              </w:rPr>
              <w:t xml:space="preserve">товности </w:t>
            </w:r>
            <w:r w:rsidRPr="00A5746B">
              <w:rPr>
                <w:rFonts w:eastAsia="Times New Roman"/>
                <w:bCs/>
                <w:sz w:val="22"/>
                <w:lang w:eastAsia="ru-RU"/>
              </w:rPr>
              <w:t>соответствует нормативным требованиям</w:t>
            </w:r>
          </w:p>
        </w:tc>
      </w:tr>
      <w:tr w:rsidR="007A029E" w:rsidRPr="00A5746B" w:rsidTr="00A134B9">
        <w:trPr>
          <w:cantSplit/>
          <w:jc w:val="center"/>
        </w:trPr>
        <w:tc>
          <w:tcPr>
            <w:tcW w:w="256" w:type="pct"/>
            <w:shd w:val="clear" w:color="auto" w:fill="auto"/>
            <w:vAlign w:val="center"/>
          </w:tcPr>
          <w:p w:rsidR="00C001B5" w:rsidRPr="00A5746B" w:rsidRDefault="00C001B5" w:rsidP="00F61C12">
            <w:pPr>
              <w:pStyle w:val="ab"/>
              <w:jc w:val="center"/>
              <w:rPr>
                <w:sz w:val="22"/>
                <w:szCs w:val="22"/>
              </w:rPr>
            </w:pPr>
            <w:r w:rsidRPr="00A5746B">
              <w:rPr>
                <w:sz w:val="22"/>
                <w:szCs w:val="22"/>
              </w:rPr>
              <w:t>2</w:t>
            </w:r>
          </w:p>
        </w:tc>
        <w:tc>
          <w:tcPr>
            <w:tcW w:w="1192" w:type="pct"/>
            <w:shd w:val="clear" w:color="000000" w:fill="FFFFFF"/>
            <w:vAlign w:val="center"/>
          </w:tcPr>
          <w:p w:rsidR="00C001B5" w:rsidRPr="00A5746B" w:rsidRDefault="00C001B5" w:rsidP="00F61C12">
            <w:pPr>
              <w:jc w:val="center"/>
              <w:rPr>
                <w:sz w:val="22"/>
              </w:rPr>
            </w:pPr>
            <w:r w:rsidRPr="00A5746B">
              <w:rPr>
                <w:sz w:val="22"/>
              </w:rPr>
              <w:t>Котельная (с.Дизьмино, ул. Школьная, 26а)</w:t>
            </w:r>
          </w:p>
        </w:tc>
        <w:tc>
          <w:tcPr>
            <w:tcW w:w="875" w:type="pct"/>
            <w:vMerge/>
            <w:shd w:val="clear" w:color="auto" w:fill="auto"/>
            <w:vAlign w:val="center"/>
          </w:tcPr>
          <w:p w:rsidR="00C001B5" w:rsidRPr="00A5746B" w:rsidRDefault="00C001B5" w:rsidP="0006129B">
            <w:pPr>
              <w:jc w:val="center"/>
              <w:rPr>
                <w:rFonts w:eastAsia="Times New Roman"/>
                <w:sz w:val="22"/>
                <w:lang w:eastAsia="ru-RU"/>
              </w:rPr>
            </w:pPr>
          </w:p>
        </w:tc>
        <w:tc>
          <w:tcPr>
            <w:tcW w:w="875" w:type="pct"/>
            <w:shd w:val="clear" w:color="000000" w:fill="FFFFFF"/>
            <w:vAlign w:val="center"/>
          </w:tcPr>
          <w:p w:rsidR="007A029E" w:rsidRPr="00A5746B" w:rsidRDefault="007A029E" w:rsidP="00AC356D">
            <w:pPr>
              <w:jc w:val="center"/>
              <w:rPr>
                <w:rFonts w:eastAsia="Times New Roman"/>
                <w:sz w:val="22"/>
                <w:lang w:eastAsia="ru-RU"/>
              </w:rPr>
            </w:pPr>
            <w:r w:rsidRPr="00A5746B">
              <w:rPr>
                <w:rFonts w:eastAsia="Times New Roman"/>
                <w:sz w:val="22"/>
                <w:lang w:eastAsia="ru-RU"/>
              </w:rPr>
              <w:t>Р=0,99908;</w:t>
            </w:r>
          </w:p>
          <w:p w:rsidR="00C001B5" w:rsidRPr="00A5746B" w:rsidRDefault="007A029E" w:rsidP="00AC356D">
            <w:pPr>
              <w:jc w:val="center"/>
              <w:rPr>
                <w:rFonts w:eastAsia="Times New Roman"/>
                <w:sz w:val="22"/>
                <w:lang w:eastAsia="ru-RU"/>
              </w:rPr>
            </w:pPr>
            <w:r w:rsidRPr="00A5746B">
              <w:rPr>
                <w:rFonts w:eastAsia="Times New Roman"/>
                <w:sz w:val="22"/>
                <w:lang w:eastAsia="ru-RU"/>
              </w:rPr>
              <w:t>Кг=0,999915</w:t>
            </w:r>
          </w:p>
        </w:tc>
        <w:tc>
          <w:tcPr>
            <w:tcW w:w="1802" w:type="pct"/>
            <w:shd w:val="clear" w:color="000000" w:fill="FFFFFF"/>
            <w:vAlign w:val="center"/>
          </w:tcPr>
          <w:p w:rsidR="00C001B5" w:rsidRPr="00A5746B" w:rsidRDefault="00C001B5" w:rsidP="0006129B">
            <w:pPr>
              <w:jc w:val="center"/>
              <w:rPr>
                <w:rFonts w:eastAsia="Times New Roman"/>
                <w:bCs/>
                <w:sz w:val="22"/>
                <w:lang w:eastAsia="ru-RU"/>
              </w:rPr>
            </w:pPr>
            <w:r w:rsidRPr="00A5746B">
              <w:rPr>
                <w:rFonts w:eastAsia="Times New Roman"/>
                <w:bCs/>
                <w:sz w:val="22"/>
                <w:lang w:eastAsia="ru-RU"/>
              </w:rPr>
              <w:t>Вероятность безотказной работы системы соотве</w:t>
            </w:r>
            <w:r w:rsidRPr="00A5746B">
              <w:rPr>
                <w:rFonts w:eastAsia="Times New Roman"/>
                <w:bCs/>
                <w:sz w:val="22"/>
                <w:lang w:eastAsia="ru-RU"/>
              </w:rPr>
              <w:t>т</w:t>
            </w:r>
            <w:r w:rsidRPr="00A5746B">
              <w:rPr>
                <w:rFonts w:eastAsia="Times New Roman"/>
                <w:bCs/>
                <w:sz w:val="22"/>
                <w:lang w:eastAsia="ru-RU"/>
              </w:rPr>
              <w:t xml:space="preserve">ствует нормативным требованиям, </w:t>
            </w:r>
            <w:r w:rsidRPr="00A5746B">
              <w:rPr>
                <w:rFonts w:eastAsia="Times New Roman"/>
                <w:sz w:val="22"/>
                <w:lang w:eastAsia="ru-RU"/>
              </w:rPr>
              <w:t>коэффициент г</w:t>
            </w:r>
            <w:r w:rsidRPr="00A5746B">
              <w:rPr>
                <w:rFonts w:eastAsia="Times New Roman"/>
                <w:sz w:val="22"/>
                <w:lang w:eastAsia="ru-RU"/>
              </w:rPr>
              <w:t>о</w:t>
            </w:r>
            <w:r w:rsidRPr="00A5746B">
              <w:rPr>
                <w:rFonts w:eastAsia="Times New Roman"/>
                <w:sz w:val="22"/>
                <w:lang w:eastAsia="ru-RU"/>
              </w:rPr>
              <w:t xml:space="preserve">товности </w:t>
            </w:r>
            <w:r w:rsidRPr="00A5746B">
              <w:rPr>
                <w:rFonts w:eastAsia="Times New Roman"/>
                <w:bCs/>
                <w:sz w:val="22"/>
                <w:lang w:eastAsia="ru-RU"/>
              </w:rPr>
              <w:t>соответствует нормативным требованиям</w:t>
            </w:r>
          </w:p>
        </w:tc>
      </w:tr>
      <w:tr w:rsidR="007A029E" w:rsidRPr="00A5746B" w:rsidTr="00A134B9">
        <w:trPr>
          <w:cantSplit/>
          <w:jc w:val="center"/>
        </w:trPr>
        <w:tc>
          <w:tcPr>
            <w:tcW w:w="256" w:type="pct"/>
            <w:shd w:val="clear" w:color="auto" w:fill="auto"/>
            <w:vAlign w:val="center"/>
          </w:tcPr>
          <w:p w:rsidR="00C001B5" w:rsidRPr="00A5746B" w:rsidRDefault="00C001B5" w:rsidP="00F61C12">
            <w:pPr>
              <w:pStyle w:val="ab"/>
              <w:jc w:val="center"/>
              <w:rPr>
                <w:sz w:val="22"/>
                <w:szCs w:val="22"/>
              </w:rPr>
            </w:pPr>
            <w:r w:rsidRPr="00A5746B">
              <w:rPr>
                <w:sz w:val="22"/>
                <w:szCs w:val="22"/>
              </w:rPr>
              <w:t>3</w:t>
            </w:r>
          </w:p>
        </w:tc>
        <w:tc>
          <w:tcPr>
            <w:tcW w:w="1192" w:type="pct"/>
            <w:shd w:val="clear" w:color="000000" w:fill="FFFFFF"/>
            <w:vAlign w:val="center"/>
          </w:tcPr>
          <w:p w:rsidR="00C001B5" w:rsidRPr="00A5746B" w:rsidRDefault="00C001B5" w:rsidP="00F61C12">
            <w:pPr>
              <w:jc w:val="center"/>
              <w:rPr>
                <w:sz w:val="22"/>
              </w:rPr>
            </w:pPr>
            <w:r w:rsidRPr="00A5746B">
              <w:rPr>
                <w:sz w:val="22"/>
              </w:rPr>
              <w:t>Котельная (п.Яр, ул. Советская, 1)</w:t>
            </w:r>
          </w:p>
        </w:tc>
        <w:tc>
          <w:tcPr>
            <w:tcW w:w="875" w:type="pct"/>
            <w:vMerge/>
            <w:shd w:val="clear" w:color="auto" w:fill="auto"/>
            <w:vAlign w:val="center"/>
          </w:tcPr>
          <w:p w:rsidR="00C001B5" w:rsidRPr="00A5746B" w:rsidRDefault="00C001B5" w:rsidP="0006129B">
            <w:pPr>
              <w:jc w:val="center"/>
              <w:rPr>
                <w:rFonts w:eastAsia="Times New Roman"/>
                <w:sz w:val="22"/>
                <w:lang w:eastAsia="ru-RU"/>
              </w:rPr>
            </w:pPr>
          </w:p>
        </w:tc>
        <w:tc>
          <w:tcPr>
            <w:tcW w:w="875" w:type="pct"/>
            <w:shd w:val="clear" w:color="000000" w:fill="FFFFFF"/>
            <w:vAlign w:val="center"/>
          </w:tcPr>
          <w:p w:rsidR="004F46AB" w:rsidRPr="00A5746B" w:rsidRDefault="007A029E" w:rsidP="00AC356D">
            <w:pPr>
              <w:jc w:val="center"/>
              <w:rPr>
                <w:rFonts w:eastAsia="Times New Roman"/>
                <w:sz w:val="22"/>
                <w:lang w:eastAsia="ru-RU"/>
              </w:rPr>
            </w:pPr>
            <w:r w:rsidRPr="00A5746B">
              <w:rPr>
                <w:rFonts w:eastAsia="Times New Roman"/>
                <w:sz w:val="22"/>
                <w:lang w:eastAsia="ru-RU"/>
              </w:rPr>
              <w:t>Р=</w:t>
            </w:r>
            <w:r w:rsidR="004F46AB" w:rsidRPr="00A5746B">
              <w:rPr>
                <w:rFonts w:eastAsia="Times New Roman"/>
                <w:sz w:val="22"/>
                <w:lang w:eastAsia="ru-RU"/>
              </w:rPr>
              <w:t>0,98445</w:t>
            </w:r>
            <w:r w:rsidRPr="00A5746B">
              <w:rPr>
                <w:rFonts w:eastAsia="Times New Roman"/>
                <w:sz w:val="22"/>
                <w:lang w:eastAsia="ru-RU"/>
              </w:rPr>
              <w:t>;</w:t>
            </w:r>
          </w:p>
          <w:p w:rsidR="00C001B5" w:rsidRPr="00A5746B" w:rsidRDefault="007A029E" w:rsidP="00AC356D">
            <w:pPr>
              <w:jc w:val="center"/>
              <w:rPr>
                <w:rFonts w:eastAsia="Times New Roman"/>
                <w:sz w:val="22"/>
                <w:lang w:eastAsia="ru-RU"/>
              </w:rPr>
            </w:pPr>
            <w:r w:rsidRPr="00A5746B">
              <w:rPr>
                <w:rFonts w:eastAsia="Times New Roman"/>
                <w:sz w:val="22"/>
                <w:lang w:eastAsia="ru-RU"/>
              </w:rPr>
              <w:t>Кг=</w:t>
            </w:r>
            <w:r w:rsidR="004F46AB" w:rsidRPr="00A5746B">
              <w:rPr>
                <w:rFonts w:eastAsia="Times New Roman"/>
                <w:sz w:val="22"/>
                <w:lang w:eastAsia="ru-RU"/>
              </w:rPr>
              <w:t>0,999515</w:t>
            </w:r>
          </w:p>
        </w:tc>
        <w:tc>
          <w:tcPr>
            <w:tcW w:w="1802" w:type="pct"/>
            <w:shd w:val="clear" w:color="000000" w:fill="FFFFFF"/>
            <w:vAlign w:val="center"/>
          </w:tcPr>
          <w:p w:rsidR="00C001B5" w:rsidRPr="00A5746B" w:rsidRDefault="00C001B5" w:rsidP="00E1104F">
            <w:pPr>
              <w:jc w:val="center"/>
              <w:rPr>
                <w:rFonts w:eastAsia="Times New Roman"/>
                <w:sz w:val="22"/>
                <w:lang w:eastAsia="ru-RU"/>
              </w:rPr>
            </w:pPr>
            <w:r w:rsidRPr="00A5746B">
              <w:rPr>
                <w:rFonts w:eastAsia="Times New Roman"/>
                <w:bCs/>
                <w:sz w:val="22"/>
                <w:lang w:eastAsia="ru-RU"/>
              </w:rPr>
              <w:t>Вероятность безотказной работы системы соотве</w:t>
            </w:r>
            <w:r w:rsidRPr="00A5746B">
              <w:rPr>
                <w:rFonts w:eastAsia="Times New Roman"/>
                <w:bCs/>
                <w:sz w:val="22"/>
                <w:lang w:eastAsia="ru-RU"/>
              </w:rPr>
              <w:t>т</w:t>
            </w:r>
            <w:r w:rsidRPr="00A5746B">
              <w:rPr>
                <w:rFonts w:eastAsia="Times New Roman"/>
                <w:bCs/>
                <w:sz w:val="22"/>
                <w:lang w:eastAsia="ru-RU"/>
              </w:rPr>
              <w:t xml:space="preserve">ствует нормативным требованиям, </w:t>
            </w:r>
            <w:r w:rsidRPr="00A5746B">
              <w:rPr>
                <w:rFonts w:eastAsia="Times New Roman"/>
                <w:sz w:val="22"/>
                <w:lang w:eastAsia="ru-RU"/>
              </w:rPr>
              <w:t>коэффициент г</w:t>
            </w:r>
            <w:r w:rsidRPr="00A5746B">
              <w:rPr>
                <w:rFonts w:eastAsia="Times New Roman"/>
                <w:sz w:val="22"/>
                <w:lang w:eastAsia="ru-RU"/>
              </w:rPr>
              <w:t>о</w:t>
            </w:r>
            <w:r w:rsidRPr="00A5746B">
              <w:rPr>
                <w:rFonts w:eastAsia="Times New Roman"/>
                <w:sz w:val="22"/>
                <w:lang w:eastAsia="ru-RU"/>
              </w:rPr>
              <w:t xml:space="preserve">товности </w:t>
            </w:r>
            <w:r w:rsidRPr="00A5746B">
              <w:rPr>
                <w:rFonts w:eastAsia="Times New Roman"/>
                <w:bCs/>
                <w:sz w:val="22"/>
                <w:lang w:eastAsia="ru-RU"/>
              </w:rPr>
              <w:t>соответствует нормативным требованиям</w:t>
            </w:r>
          </w:p>
        </w:tc>
      </w:tr>
      <w:tr w:rsidR="007A029E" w:rsidRPr="00A5746B" w:rsidTr="00A134B9">
        <w:trPr>
          <w:cantSplit/>
          <w:jc w:val="center"/>
        </w:trPr>
        <w:tc>
          <w:tcPr>
            <w:tcW w:w="256" w:type="pct"/>
            <w:shd w:val="clear" w:color="auto" w:fill="auto"/>
            <w:vAlign w:val="center"/>
          </w:tcPr>
          <w:p w:rsidR="00C001B5" w:rsidRPr="00A5746B" w:rsidRDefault="00C001B5" w:rsidP="00F61C12">
            <w:pPr>
              <w:pStyle w:val="ab"/>
              <w:jc w:val="center"/>
              <w:rPr>
                <w:sz w:val="22"/>
                <w:szCs w:val="22"/>
              </w:rPr>
            </w:pPr>
            <w:r w:rsidRPr="00A5746B">
              <w:rPr>
                <w:sz w:val="22"/>
                <w:szCs w:val="22"/>
              </w:rPr>
              <w:t>4</w:t>
            </w:r>
          </w:p>
        </w:tc>
        <w:tc>
          <w:tcPr>
            <w:tcW w:w="1192" w:type="pct"/>
            <w:shd w:val="clear" w:color="000000" w:fill="FFFFFF"/>
            <w:vAlign w:val="center"/>
          </w:tcPr>
          <w:p w:rsidR="00C001B5" w:rsidRPr="00A5746B" w:rsidRDefault="00C001B5" w:rsidP="00F61C12">
            <w:pPr>
              <w:jc w:val="center"/>
              <w:rPr>
                <w:sz w:val="22"/>
              </w:rPr>
            </w:pPr>
            <w:r w:rsidRPr="00A5746B">
              <w:rPr>
                <w:sz w:val="22"/>
              </w:rPr>
              <w:t>Котельная (с.Пудем, ул. Гагарина, 2а)</w:t>
            </w:r>
          </w:p>
        </w:tc>
        <w:tc>
          <w:tcPr>
            <w:tcW w:w="875" w:type="pct"/>
            <w:vMerge/>
            <w:shd w:val="clear" w:color="auto" w:fill="auto"/>
            <w:vAlign w:val="center"/>
          </w:tcPr>
          <w:p w:rsidR="00C001B5" w:rsidRPr="00A5746B" w:rsidRDefault="00C001B5" w:rsidP="0006129B">
            <w:pPr>
              <w:jc w:val="center"/>
              <w:rPr>
                <w:rFonts w:eastAsia="Times New Roman"/>
                <w:sz w:val="22"/>
                <w:lang w:eastAsia="ru-RU"/>
              </w:rPr>
            </w:pPr>
          </w:p>
        </w:tc>
        <w:tc>
          <w:tcPr>
            <w:tcW w:w="875" w:type="pct"/>
            <w:shd w:val="clear" w:color="000000" w:fill="FFFFFF"/>
            <w:vAlign w:val="center"/>
          </w:tcPr>
          <w:p w:rsidR="007A029E" w:rsidRPr="00A5746B" w:rsidRDefault="007A029E" w:rsidP="00AC356D">
            <w:pPr>
              <w:jc w:val="center"/>
              <w:rPr>
                <w:rFonts w:eastAsia="Times New Roman"/>
                <w:sz w:val="22"/>
                <w:lang w:eastAsia="ru-RU"/>
              </w:rPr>
            </w:pPr>
            <w:r w:rsidRPr="00A5746B">
              <w:rPr>
                <w:rFonts w:eastAsia="Times New Roman"/>
                <w:sz w:val="22"/>
                <w:lang w:eastAsia="ru-RU"/>
              </w:rPr>
              <w:t>Р=0,97346;</w:t>
            </w:r>
          </w:p>
          <w:p w:rsidR="00C001B5" w:rsidRPr="00A5746B" w:rsidRDefault="007A029E" w:rsidP="00AC356D">
            <w:pPr>
              <w:jc w:val="center"/>
              <w:rPr>
                <w:rFonts w:eastAsia="Times New Roman"/>
                <w:sz w:val="22"/>
                <w:lang w:eastAsia="ru-RU"/>
              </w:rPr>
            </w:pPr>
            <w:r w:rsidRPr="00A5746B">
              <w:rPr>
                <w:rFonts w:eastAsia="Times New Roman"/>
                <w:sz w:val="22"/>
                <w:lang w:eastAsia="ru-RU"/>
              </w:rPr>
              <w:t>Кг=0,999079</w:t>
            </w:r>
          </w:p>
        </w:tc>
        <w:tc>
          <w:tcPr>
            <w:tcW w:w="1802" w:type="pct"/>
            <w:shd w:val="clear" w:color="000000" w:fill="FFFFFF"/>
            <w:vAlign w:val="center"/>
          </w:tcPr>
          <w:p w:rsidR="00C001B5" w:rsidRPr="00A5746B" w:rsidRDefault="00C001B5" w:rsidP="00E1104F">
            <w:pPr>
              <w:jc w:val="center"/>
              <w:rPr>
                <w:rFonts w:eastAsia="Times New Roman"/>
                <w:bCs/>
                <w:sz w:val="22"/>
                <w:lang w:eastAsia="ru-RU"/>
              </w:rPr>
            </w:pPr>
            <w:r w:rsidRPr="00A5746B">
              <w:rPr>
                <w:rFonts w:eastAsia="Times New Roman"/>
                <w:bCs/>
                <w:sz w:val="22"/>
                <w:lang w:eastAsia="ru-RU"/>
              </w:rPr>
              <w:t>Вероятность безотказной работы системы соотве</w:t>
            </w:r>
            <w:r w:rsidRPr="00A5746B">
              <w:rPr>
                <w:rFonts w:eastAsia="Times New Roman"/>
                <w:bCs/>
                <w:sz w:val="22"/>
                <w:lang w:eastAsia="ru-RU"/>
              </w:rPr>
              <w:t>т</w:t>
            </w:r>
            <w:r w:rsidRPr="00A5746B">
              <w:rPr>
                <w:rFonts w:eastAsia="Times New Roman"/>
                <w:bCs/>
                <w:sz w:val="22"/>
                <w:lang w:eastAsia="ru-RU"/>
              </w:rPr>
              <w:t xml:space="preserve">ствует нормативным требованиям, </w:t>
            </w:r>
            <w:r w:rsidRPr="00A5746B">
              <w:rPr>
                <w:rFonts w:eastAsia="Times New Roman"/>
                <w:sz w:val="22"/>
                <w:lang w:eastAsia="ru-RU"/>
              </w:rPr>
              <w:t>коэффициент г</w:t>
            </w:r>
            <w:r w:rsidRPr="00A5746B">
              <w:rPr>
                <w:rFonts w:eastAsia="Times New Roman"/>
                <w:sz w:val="22"/>
                <w:lang w:eastAsia="ru-RU"/>
              </w:rPr>
              <w:t>о</w:t>
            </w:r>
            <w:r w:rsidRPr="00A5746B">
              <w:rPr>
                <w:rFonts w:eastAsia="Times New Roman"/>
                <w:sz w:val="22"/>
                <w:lang w:eastAsia="ru-RU"/>
              </w:rPr>
              <w:t xml:space="preserve">товности </w:t>
            </w:r>
            <w:r w:rsidRPr="00A5746B">
              <w:rPr>
                <w:rFonts w:eastAsia="Times New Roman"/>
                <w:bCs/>
                <w:sz w:val="22"/>
                <w:lang w:eastAsia="ru-RU"/>
              </w:rPr>
              <w:t>соответствует нормативным требованиям</w:t>
            </w:r>
          </w:p>
        </w:tc>
      </w:tr>
      <w:tr w:rsidR="007A029E" w:rsidRPr="00A5746B" w:rsidTr="00A134B9">
        <w:trPr>
          <w:cantSplit/>
          <w:jc w:val="center"/>
        </w:trPr>
        <w:tc>
          <w:tcPr>
            <w:tcW w:w="256" w:type="pct"/>
            <w:shd w:val="clear" w:color="auto" w:fill="auto"/>
            <w:vAlign w:val="center"/>
          </w:tcPr>
          <w:p w:rsidR="00C001B5" w:rsidRPr="00A5746B" w:rsidRDefault="00C001B5" w:rsidP="00F61C12">
            <w:pPr>
              <w:pStyle w:val="ab"/>
              <w:jc w:val="center"/>
              <w:rPr>
                <w:sz w:val="22"/>
                <w:szCs w:val="22"/>
              </w:rPr>
            </w:pPr>
            <w:r w:rsidRPr="00A5746B">
              <w:rPr>
                <w:sz w:val="22"/>
                <w:szCs w:val="22"/>
              </w:rPr>
              <w:t>5</w:t>
            </w:r>
          </w:p>
        </w:tc>
        <w:tc>
          <w:tcPr>
            <w:tcW w:w="1192" w:type="pct"/>
            <w:shd w:val="clear" w:color="000000" w:fill="FFFFFF"/>
            <w:vAlign w:val="center"/>
          </w:tcPr>
          <w:p w:rsidR="00C001B5" w:rsidRPr="00A5746B" w:rsidRDefault="00C001B5" w:rsidP="00F61C12">
            <w:pPr>
              <w:jc w:val="center"/>
              <w:rPr>
                <w:sz w:val="22"/>
              </w:rPr>
            </w:pPr>
            <w:r w:rsidRPr="00A5746B">
              <w:rPr>
                <w:sz w:val="22"/>
              </w:rPr>
              <w:t>Котельная (п.Яр, ул. Ф.Васильева, 6а)</w:t>
            </w:r>
          </w:p>
        </w:tc>
        <w:tc>
          <w:tcPr>
            <w:tcW w:w="875" w:type="pct"/>
            <w:vMerge/>
            <w:shd w:val="clear" w:color="auto" w:fill="auto"/>
            <w:vAlign w:val="center"/>
          </w:tcPr>
          <w:p w:rsidR="00C001B5" w:rsidRPr="00A5746B" w:rsidRDefault="00C001B5" w:rsidP="0006129B">
            <w:pPr>
              <w:jc w:val="center"/>
              <w:rPr>
                <w:rFonts w:eastAsia="Times New Roman"/>
                <w:sz w:val="22"/>
                <w:lang w:eastAsia="ru-RU"/>
              </w:rPr>
            </w:pPr>
          </w:p>
        </w:tc>
        <w:tc>
          <w:tcPr>
            <w:tcW w:w="875" w:type="pct"/>
            <w:shd w:val="clear" w:color="000000" w:fill="FFFFFF"/>
            <w:vAlign w:val="center"/>
          </w:tcPr>
          <w:p w:rsidR="0018602D" w:rsidRPr="00A5746B" w:rsidRDefault="007A029E" w:rsidP="0018602D">
            <w:pPr>
              <w:jc w:val="center"/>
              <w:rPr>
                <w:rFonts w:eastAsia="Times New Roman"/>
                <w:sz w:val="22"/>
                <w:lang w:eastAsia="ru-RU"/>
              </w:rPr>
            </w:pPr>
            <w:r w:rsidRPr="00A5746B">
              <w:rPr>
                <w:rFonts w:eastAsia="Times New Roman"/>
                <w:sz w:val="22"/>
                <w:lang w:eastAsia="ru-RU"/>
              </w:rPr>
              <w:t>Р=</w:t>
            </w:r>
            <w:r w:rsidR="0018602D" w:rsidRPr="00A5746B">
              <w:rPr>
                <w:rFonts w:eastAsia="Times New Roman"/>
                <w:sz w:val="22"/>
                <w:lang w:eastAsia="ru-RU"/>
              </w:rPr>
              <w:t>0,99296</w:t>
            </w:r>
            <w:r w:rsidRPr="00A5746B">
              <w:rPr>
                <w:rFonts w:eastAsia="Times New Roman"/>
                <w:sz w:val="22"/>
                <w:lang w:eastAsia="ru-RU"/>
              </w:rPr>
              <w:t>;</w:t>
            </w:r>
          </w:p>
          <w:p w:rsidR="00C001B5" w:rsidRPr="00A5746B" w:rsidRDefault="007A029E" w:rsidP="0018602D">
            <w:pPr>
              <w:jc w:val="center"/>
              <w:rPr>
                <w:rFonts w:eastAsia="Times New Roman"/>
                <w:sz w:val="22"/>
                <w:lang w:eastAsia="ru-RU"/>
              </w:rPr>
            </w:pPr>
            <w:r w:rsidRPr="00A5746B">
              <w:rPr>
                <w:rFonts w:eastAsia="Times New Roman"/>
                <w:sz w:val="22"/>
                <w:lang w:eastAsia="ru-RU"/>
              </w:rPr>
              <w:t>Кг=</w:t>
            </w:r>
            <w:r w:rsidR="0018602D" w:rsidRPr="00A5746B">
              <w:rPr>
                <w:rFonts w:eastAsia="Times New Roman"/>
                <w:sz w:val="22"/>
                <w:lang w:eastAsia="ru-RU"/>
              </w:rPr>
              <w:t>0,999293</w:t>
            </w:r>
          </w:p>
        </w:tc>
        <w:tc>
          <w:tcPr>
            <w:tcW w:w="1802" w:type="pct"/>
            <w:shd w:val="clear" w:color="000000" w:fill="FFFFFF"/>
            <w:vAlign w:val="center"/>
          </w:tcPr>
          <w:p w:rsidR="00C001B5" w:rsidRPr="00A5746B" w:rsidRDefault="00C001B5" w:rsidP="00E1104F">
            <w:pPr>
              <w:jc w:val="center"/>
              <w:rPr>
                <w:rFonts w:eastAsia="Times New Roman"/>
                <w:sz w:val="22"/>
                <w:lang w:eastAsia="ru-RU"/>
              </w:rPr>
            </w:pPr>
            <w:r w:rsidRPr="00A5746B">
              <w:rPr>
                <w:rFonts w:eastAsia="Times New Roman"/>
                <w:bCs/>
                <w:sz w:val="22"/>
                <w:lang w:eastAsia="ru-RU"/>
              </w:rPr>
              <w:t>Вероятность безотказной работы системы соотве</w:t>
            </w:r>
            <w:r w:rsidRPr="00A5746B">
              <w:rPr>
                <w:rFonts w:eastAsia="Times New Roman"/>
                <w:bCs/>
                <w:sz w:val="22"/>
                <w:lang w:eastAsia="ru-RU"/>
              </w:rPr>
              <w:t>т</w:t>
            </w:r>
            <w:r w:rsidRPr="00A5746B">
              <w:rPr>
                <w:rFonts w:eastAsia="Times New Roman"/>
                <w:bCs/>
                <w:sz w:val="22"/>
                <w:lang w:eastAsia="ru-RU"/>
              </w:rPr>
              <w:t xml:space="preserve">ствует нормативным требованиям, </w:t>
            </w:r>
            <w:r w:rsidRPr="00A5746B">
              <w:rPr>
                <w:rFonts w:eastAsia="Times New Roman"/>
                <w:sz w:val="22"/>
                <w:lang w:eastAsia="ru-RU"/>
              </w:rPr>
              <w:t>коэффициент г</w:t>
            </w:r>
            <w:r w:rsidRPr="00A5746B">
              <w:rPr>
                <w:rFonts w:eastAsia="Times New Roman"/>
                <w:sz w:val="22"/>
                <w:lang w:eastAsia="ru-RU"/>
              </w:rPr>
              <w:t>о</w:t>
            </w:r>
            <w:r w:rsidRPr="00A5746B">
              <w:rPr>
                <w:rFonts w:eastAsia="Times New Roman"/>
                <w:sz w:val="22"/>
                <w:lang w:eastAsia="ru-RU"/>
              </w:rPr>
              <w:t xml:space="preserve">товности </w:t>
            </w:r>
            <w:r w:rsidRPr="00A5746B">
              <w:rPr>
                <w:rFonts w:eastAsia="Times New Roman"/>
                <w:bCs/>
                <w:sz w:val="22"/>
                <w:lang w:eastAsia="ru-RU"/>
              </w:rPr>
              <w:t>соответствует нормативным требованиям</w:t>
            </w:r>
          </w:p>
        </w:tc>
      </w:tr>
      <w:tr w:rsidR="007A029E" w:rsidRPr="00A5746B" w:rsidTr="0018602D">
        <w:trPr>
          <w:cantSplit/>
          <w:trHeight w:val="629"/>
          <w:jc w:val="center"/>
        </w:trPr>
        <w:tc>
          <w:tcPr>
            <w:tcW w:w="256" w:type="pct"/>
            <w:shd w:val="clear" w:color="auto" w:fill="auto"/>
            <w:vAlign w:val="center"/>
          </w:tcPr>
          <w:p w:rsidR="00C001B5" w:rsidRPr="00A5746B" w:rsidRDefault="00C001B5" w:rsidP="00F61C12">
            <w:pPr>
              <w:pStyle w:val="ab"/>
              <w:jc w:val="center"/>
              <w:rPr>
                <w:sz w:val="22"/>
                <w:szCs w:val="22"/>
              </w:rPr>
            </w:pPr>
            <w:r w:rsidRPr="00A5746B">
              <w:rPr>
                <w:sz w:val="22"/>
                <w:szCs w:val="22"/>
              </w:rPr>
              <w:t>6</w:t>
            </w:r>
          </w:p>
        </w:tc>
        <w:tc>
          <w:tcPr>
            <w:tcW w:w="1192" w:type="pct"/>
            <w:shd w:val="clear" w:color="000000" w:fill="FFFFFF"/>
            <w:vAlign w:val="center"/>
          </w:tcPr>
          <w:p w:rsidR="00C001B5" w:rsidRPr="00A5746B" w:rsidRDefault="00C001B5" w:rsidP="00F61C12">
            <w:pPr>
              <w:jc w:val="center"/>
              <w:rPr>
                <w:sz w:val="22"/>
              </w:rPr>
            </w:pPr>
            <w:r w:rsidRPr="00A5746B">
              <w:rPr>
                <w:sz w:val="22"/>
              </w:rPr>
              <w:t>Котельная (п.Яр, ул. Ф.Васильева, 29а)</w:t>
            </w:r>
          </w:p>
        </w:tc>
        <w:tc>
          <w:tcPr>
            <w:tcW w:w="875" w:type="pct"/>
            <w:vMerge/>
            <w:shd w:val="clear" w:color="auto" w:fill="auto"/>
            <w:vAlign w:val="center"/>
          </w:tcPr>
          <w:p w:rsidR="00C001B5" w:rsidRPr="00A5746B" w:rsidRDefault="00C001B5" w:rsidP="0006129B">
            <w:pPr>
              <w:jc w:val="center"/>
              <w:rPr>
                <w:rFonts w:eastAsia="Times New Roman"/>
                <w:sz w:val="22"/>
                <w:lang w:eastAsia="ru-RU"/>
              </w:rPr>
            </w:pPr>
          </w:p>
        </w:tc>
        <w:tc>
          <w:tcPr>
            <w:tcW w:w="875" w:type="pct"/>
            <w:shd w:val="clear" w:color="000000" w:fill="FFFFFF"/>
            <w:vAlign w:val="center"/>
          </w:tcPr>
          <w:p w:rsidR="0018602D" w:rsidRPr="00A5746B" w:rsidRDefault="007A029E" w:rsidP="00AC356D">
            <w:pPr>
              <w:jc w:val="center"/>
              <w:rPr>
                <w:rFonts w:eastAsia="Times New Roman"/>
                <w:sz w:val="22"/>
                <w:lang w:eastAsia="ru-RU"/>
              </w:rPr>
            </w:pPr>
            <w:r w:rsidRPr="00A5746B">
              <w:rPr>
                <w:rFonts w:eastAsia="Times New Roman"/>
                <w:sz w:val="22"/>
                <w:lang w:eastAsia="ru-RU"/>
              </w:rPr>
              <w:t>Р=</w:t>
            </w:r>
            <w:r w:rsidR="0018602D" w:rsidRPr="00A5746B">
              <w:rPr>
                <w:rFonts w:eastAsia="Times New Roman"/>
                <w:sz w:val="22"/>
                <w:lang w:eastAsia="ru-RU"/>
              </w:rPr>
              <w:t>0,98777</w:t>
            </w:r>
            <w:r w:rsidRPr="00A5746B">
              <w:rPr>
                <w:rFonts w:eastAsia="Times New Roman"/>
                <w:sz w:val="22"/>
                <w:lang w:eastAsia="ru-RU"/>
              </w:rPr>
              <w:t>;</w:t>
            </w:r>
          </w:p>
          <w:p w:rsidR="00C001B5" w:rsidRPr="00A5746B" w:rsidRDefault="007A029E" w:rsidP="00AC356D">
            <w:pPr>
              <w:jc w:val="center"/>
              <w:rPr>
                <w:rFonts w:eastAsia="Times New Roman"/>
                <w:sz w:val="22"/>
                <w:lang w:eastAsia="ru-RU"/>
              </w:rPr>
            </w:pPr>
            <w:r w:rsidRPr="00A5746B">
              <w:rPr>
                <w:rFonts w:eastAsia="Times New Roman"/>
                <w:sz w:val="22"/>
                <w:lang w:eastAsia="ru-RU"/>
              </w:rPr>
              <w:t>Кг=</w:t>
            </w:r>
            <w:r w:rsidR="0018602D" w:rsidRPr="00A5746B">
              <w:rPr>
                <w:rFonts w:eastAsia="Times New Roman"/>
                <w:sz w:val="22"/>
                <w:lang w:eastAsia="ru-RU"/>
              </w:rPr>
              <w:t>0,999546</w:t>
            </w:r>
          </w:p>
        </w:tc>
        <w:tc>
          <w:tcPr>
            <w:tcW w:w="1802" w:type="pct"/>
            <w:shd w:val="clear" w:color="000000" w:fill="FFFFFF"/>
            <w:vAlign w:val="center"/>
          </w:tcPr>
          <w:p w:rsidR="00C001B5" w:rsidRPr="00A5746B" w:rsidRDefault="00C001B5" w:rsidP="00E1104F">
            <w:pPr>
              <w:jc w:val="center"/>
              <w:rPr>
                <w:rFonts w:eastAsia="Times New Roman"/>
                <w:bCs/>
                <w:sz w:val="22"/>
                <w:lang w:eastAsia="ru-RU"/>
              </w:rPr>
            </w:pPr>
            <w:r w:rsidRPr="00A5746B">
              <w:rPr>
                <w:rFonts w:eastAsia="Times New Roman"/>
                <w:bCs/>
                <w:sz w:val="22"/>
                <w:lang w:eastAsia="ru-RU"/>
              </w:rPr>
              <w:t>Вероятность безотказной работы системы соотве</w:t>
            </w:r>
            <w:r w:rsidRPr="00A5746B">
              <w:rPr>
                <w:rFonts w:eastAsia="Times New Roman"/>
                <w:bCs/>
                <w:sz w:val="22"/>
                <w:lang w:eastAsia="ru-RU"/>
              </w:rPr>
              <w:t>т</w:t>
            </w:r>
            <w:r w:rsidRPr="00A5746B">
              <w:rPr>
                <w:rFonts w:eastAsia="Times New Roman"/>
                <w:bCs/>
                <w:sz w:val="22"/>
                <w:lang w:eastAsia="ru-RU"/>
              </w:rPr>
              <w:t xml:space="preserve">ствует нормативным требованиям, </w:t>
            </w:r>
            <w:r w:rsidRPr="00A5746B">
              <w:rPr>
                <w:rFonts w:eastAsia="Times New Roman"/>
                <w:sz w:val="22"/>
                <w:lang w:eastAsia="ru-RU"/>
              </w:rPr>
              <w:t>коэффициент г</w:t>
            </w:r>
            <w:r w:rsidRPr="00A5746B">
              <w:rPr>
                <w:rFonts w:eastAsia="Times New Roman"/>
                <w:sz w:val="22"/>
                <w:lang w:eastAsia="ru-RU"/>
              </w:rPr>
              <w:t>о</w:t>
            </w:r>
            <w:r w:rsidRPr="00A5746B">
              <w:rPr>
                <w:rFonts w:eastAsia="Times New Roman"/>
                <w:sz w:val="22"/>
                <w:lang w:eastAsia="ru-RU"/>
              </w:rPr>
              <w:t xml:space="preserve">товности </w:t>
            </w:r>
            <w:r w:rsidRPr="00A5746B">
              <w:rPr>
                <w:rFonts w:eastAsia="Times New Roman"/>
                <w:bCs/>
                <w:sz w:val="22"/>
                <w:lang w:eastAsia="ru-RU"/>
              </w:rPr>
              <w:t>соответствует нормативным требованиям</w:t>
            </w:r>
          </w:p>
        </w:tc>
      </w:tr>
      <w:tr w:rsidR="007A029E" w:rsidRPr="00A5746B" w:rsidTr="00A134B9">
        <w:trPr>
          <w:cantSplit/>
          <w:jc w:val="center"/>
        </w:trPr>
        <w:tc>
          <w:tcPr>
            <w:tcW w:w="256" w:type="pct"/>
            <w:shd w:val="clear" w:color="auto" w:fill="auto"/>
            <w:vAlign w:val="center"/>
          </w:tcPr>
          <w:p w:rsidR="00C001B5" w:rsidRPr="00A5746B" w:rsidRDefault="00C001B5" w:rsidP="00F61C12">
            <w:pPr>
              <w:pStyle w:val="ab"/>
              <w:jc w:val="center"/>
              <w:rPr>
                <w:sz w:val="22"/>
                <w:szCs w:val="22"/>
              </w:rPr>
            </w:pPr>
            <w:r w:rsidRPr="00A5746B">
              <w:rPr>
                <w:sz w:val="22"/>
                <w:szCs w:val="22"/>
              </w:rPr>
              <w:t>7</w:t>
            </w:r>
          </w:p>
        </w:tc>
        <w:tc>
          <w:tcPr>
            <w:tcW w:w="1192" w:type="pct"/>
            <w:shd w:val="clear" w:color="000000" w:fill="FFFFFF"/>
            <w:vAlign w:val="center"/>
          </w:tcPr>
          <w:p w:rsidR="00C001B5" w:rsidRPr="00A5746B" w:rsidRDefault="00C001B5" w:rsidP="00F61C12">
            <w:pPr>
              <w:jc w:val="center"/>
              <w:rPr>
                <w:sz w:val="22"/>
              </w:rPr>
            </w:pPr>
            <w:r w:rsidRPr="00A5746B">
              <w:rPr>
                <w:sz w:val="22"/>
              </w:rPr>
              <w:t>Котельная (д.Зюино, ул. Школьная, 77а)</w:t>
            </w:r>
          </w:p>
        </w:tc>
        <w:tc>
          <w:tcPr>
            <w:tcW w:w="875" w:type="pct"/>
            <w:vMerge/>
            <w:shd w:val="clear" w:color="auto" w:fill="auto"/>
            <w:vAlign w:val="center"/>
          </w:tcPr>
          <w:p w:rsidR="00C001B5" w:rsidRPr="00A5746B" w:rsidRDefault="00C001B5" w:rsidP="0006129B">
            <w:pPr>
              <w:jc w:val="center"/>
              <w:rPr>
                <w:rFonts w:eastAsia="Times New Roman"/>
                <w:sz w:val="22"/>
                <w:lang w:eastAsia="ru-RU"/>
              </w:rPr>
            </w:pPr>
          </w:p>
        </w:tc>
        <w:tc>
          <w:tcPr>
            <w:tcW w:w="875" w:type="pct"/>
            <w:shd w:val="clear" w:color="000000" w:fill="FFFFFF"/>
            <w:vAlign w:val="center"/>
          </w:tcPr>
          <w:p w:rsidR="007A029E" w:rsidRPr="00A5746B" w:rsidRDefault="007A029E" w:rsidP="00C63D80">
            <w:pPr>
              <w:jc w:val="center"/>
              <w:rPr>
                <w:rFonts w:eastAsia="Times New Roman"/>
                <w:sz w:val="22"/>
                <w:lang w:eastAsia="ru-RU"/>
              </w:rPr>
            </w:pPr>
            <w:r w:rsidRPr="00A5746B">
              <w:rPr>
                <w:rFonts w:eastAsia="Times New Roman"/>
                <w:sz w:val="22"/>
                <w:lang w:eastAsia="ru-RU"/>
              </w:rPr>
              <w:t>Р=0,99999;</w:t>
            </w:r>
          </w:p>
          <w:p w:rsidR="00C001B5" w:rsidRPr="00A5746B" w:rsidRDefault="007A029E" w:rsidP="00C63D80">
            <w:pPr>
              <w:jc w:val="center"/>
              <w:rPr>
                <w:rFonts w:eastAsia="Times New Roman"/>
                <w:sz w:val="22"/>
                <w:lang w:eastAsia="ru-RU"/>
              </w:rPr>
            </w:pPr>
            <w:r w:rsidRPr="00A5746B">
              <w:rPr>
                <w:rFonts w:eastAsia="Times New Roman"/>
                <w:sz w:val="22"/>
                <w:lang w:eastAsia="ru-RU"/>
              </w:rPr>
              <w:t>Кг=0,999997</w:t>
            </w:r>
          </w:p>
        </w:tc>
        <w:tc>
          <w:tcPr>
            <w:tcW w:w="1802" w:type="pct"/>
            <w:shd w:val="clear" w:color="000000" w:fill="FFFFFF"/>
            <w:vAlign w:val="center"/>
          </w:tcPr>
          <w:p w:rsidR="00C001B5" w:rsidRPr="00A5746B" w:rsidRDefault="00C001B5" w:rsidP="00E1104F">
            <w:pPr>
              <w:jc w:val="center"/>
              <w:rPr>
                <w:rFonts w:eastAsia="Times New Roman"/>
                <w:sz w:val="22"/>
                <w:lang w:eastAsia="ru-RU"/>
              </w:rPr>
            </w:pPr>
            <w:r w:rsidRPr="00A5746B">
              <w:rPr>
                <w:rFonts w:eastAsia="Times New Roman"/>
                <w:bCs/>
                <w:sz w:val="22"/>
                <w:lang w:eastAsia="ru-RU"/>
              </w:rPr>
              <w:t>Вероятность безотказной работы системы соотве</w:t>
            </w:r>
            <w:r w:rsidRPr="00A5746B">
              <w:rPr>
                <w:rFonts w:eastAsia="Times New Roman"/>
                <w:bCs/>
                <w:sz w:val="22"/>
                <w:lang w:eastAsia="ru-RU"/>
              </w:rPr>
              <w:t>т</w:t>
            </w:r>
            <w:r w:rsidRPr="00A5746B">
              <w:rPr>
                <w:rFonts w:eastAsia="Times New Roman"/>
                <w:bCs/>
                <w:sz w:val="22"/>
                <w:lang w:eastAsia="ru-RU"/>
              </w:rPr>
              <w:t xml:space="preserve">ствует нормативным требованиям, </w:t>
            </w:r>
            <w:r w:rsidRPr="00A5746B">
              <w:rPr>
                <w:rFonts w:eastAsia="Times New Roman"/>
                <w:sz w:val="22"/>
                <w:lang w:eastAsia="ru-RU"/>
              </w:rPr>
              <w:t>коэффициент г</w:t>
            </w:r>
            <w:r w:rsidRPr="00A5746B">
              <w:rPr>
                <w:rFonts w:eastAsia="Times New Roman"/>
                <w:sz w:val="22"/>
                <w:lang w:eastAsia="ru-RU"/>
              </w:rPr>
              <w:t>о</w:t>
            </w:r>
            <w:r w:rsidRPr="00A5746B">
              <w:rPr>
                <w:rFonts w:eastAsia="Times New Roman"/>
                <w:sz w:val="22"/>
                <w:lang w:eastAsia="ru-RU"/>
              </w:rPr>
              <w:t xml:space="preserve">товности </w:t>
            </w:r>
            <w:r w:rsidRPr="00A5746B">
              <w:rPr>
                <w:rFonts w:eastAsia="Times New Roman"/>
                <w:bCs/>
                <w:sz w:val="22"/>
                <w:lang w:eastAsia="ru-RU"/>
              </w:rPr>
              <w:t>соответствует нормативным требованиям</w:t>
            </w:r>
          </w:p>
        </w:tc>
      </w:tr>
      <w:tr w:rsidR="007A029E" w:rsidRPr="00A5746B" w:rsidTr="00A134B9">
        <w:trPr>
          <w:cantSplit/>
          <w:jc w:val="center"/>
        </w:trPr>
        <w:tc>
          <w:tcPr>
            <w:tcW w:w="256" w:type="pct"/>
            <w:shd w:val="clear" w:color="auto" w:fill="auto"/>
            <w:vAlign w:val="center"/>
          </w:tcPr>
          <w:p w:rsidR="00C001B5" w:rsidRPr="00A5746B" w:rsidRDefault="00C001B5" w:rsidP="00F61C12">
            <w:pPr>
              <w:pStyle w:val="ab"/>
              <w:jc w:val="center"/>
              <w:rPr>
                <w:sz w:val="22"/>
                <w:szCs w:val="22"/>
              </w:rPr>
            </w:pPr>
            <w:r w:rsidRPr="00A5746B">
              <w:rPr>
                <w:sz w:val="22"/>
                <w:szCs w:val="22"/>
              </w:rPr>
              <w:t>8</w:t>
            </w:r>
          </w:p>
        </w:tc>
        <w:tc>
          <w:tcPr>
            <w:tcW w:w="1192" w:type="pct"/>
            <w:shd w:val="clear" w:color="000000" w:fill="FFFFFF"/>
            <w:vAlign w:val="center"/>
          </w:tcPr>
          <w:p w:rsidR="00C001B5" w:rsidRPr="00A5746B" w:rsidRDefault="00C001B5" w:rsidP="00F61C12">
            <w:pPr>
              <w:jc w:val="center"/>
              <w:rPr>
                <w:sz w:val="22"/>
              </w:rPr>
            </w:pPr>
            <w:r w:rsidRPr="00A5746B">
              <w:rPr>
                <w:sz w:val="22"/>
              </w:rPr>
              <w:t>Котельная (д.Бачумово, ул. Школьная, 17а)</w:t>
            </w:r>
          </w:p>
        </w:tc>
        <w:tc>
          <w:tcPr>
            <w:tcW w:w="875" w:type="pct"/>
            <w:vMerge/>
            <w:shd w:val="clear" w:color="auto" w:fill="auto"/>
            <w:vAlign w:val="center"/>
          </w:tcPr>
          <w:p w:rsidR="00C001B5" w:rsidRPr="00A5746B" w:rsidRDefault="00C001B5" w:rsidP="0006129B">
            <w:pPr>
              <w:jc w:val="center"/>
              <w:rPr>
                <w:rFonts w:eastAsia="Times New Roman"/>
                <w:sz w:val="22"/>
                <w:lang w:eastAsia="ru-RU"/>
              </w:rPr>
            </w:pPr>
          </w:p>
        </w:tc>
        <w:tc>
          <w:tcPr>
            <w:tcW w:w="875" w:type="pct"/>
            <w:shd w:val="clear" w:color="000000" w:fill="FFFFFF"/>
            <w:vAlign w:val="center"/>
          </w:tcPr>
          <w:p w:rsidR="007A029E" w:rsidRPr="00A5746B" w:rsidRDefault="007A029E" w:rsidP="00C63D80">
            <w:pPr>
              <w:jc w:val="center"/>
              <w:rPr>
                <w:rFonts w:eastAsia="Times New Roman"/>
                <w:sz w:val="22"/>
                <w:lang w:eastAsia="ru-RU"/>
              </w:rPr>
            </w:pPr>
            <w:r w:rsidRPr="00A5746B">
              <w:rPr>
                <w:rFonts w:eastAsia="Times New Roman"/>
                <w:sz w:val="22"/>
                <w:lang w:eastAsia="ru-RU"/>
              </w:rPr>
              <w:t>Р=0,99877;</w:t>
            </w:r>
          </w:p>
          <w:p w:rsidR="00C001B5" w:rsidRPr="00A5746B" w:rsidRDefault="007A029E" w:rsidP="00C63D80">
            <w:pPr>
              <w:jc w:val="center"/>
              <w:rPr>
                <w:rFonts w:eastAsia="Times New Roman"/>
                <w:sz w:val="22"/>
                <w:lang w:eastAsia="ru-RU"/>
              </w:rPr>
            </w:pPr>
            <w:r w:rsidRPr="00A5746B">
              <w:rPr>
                <w:rFonts w:eastAsia="Times New Roman"/>
                <w:sz w:val="22"/>
                <w:lang w:eastAsia="ru-RU"/>
              </w:rPr>
              <w:t>Кг=0,999929</w:t>
            </w:r>
          </w:p>
        </w:tc>
        <w:tc>
          <w:tcPr>
            <w:tcW w:w="1802" w:type="pct"/>
            <w:shd w:val="clear" w:color="000000" w:fill="FFFFFF"/>
            <w:vAlign w:val="center"/>
          </w:tcPr>
          <w:p w:rsidR="00C001B5" w:rsidRPr="00A5746B" w:rsidRDefault="00C001B5" w:rsidP="00E1104F">
            <w:pPr>
              <w:jc w:val="center"/>
              <w:rPr>
                <w:rFonts w:eastAsia="Times New Roman"/>
                <w:bCs/>
                <w:sz w:val="22"/>
                <w:lang w:eastAsia="ru-RU"/>
              </w:rPr>
            </w:pPr>
            <w:r w:rsidRPr="00A5746B">
              <w:rPr>
                <w:rFonts w:eastAsia="Times New Roman"/>
                <w:bCs/>
                <w:sz w:val="22"/>
                <w:lang w:eastAsia="ru-RU"/>
              </w:rPr>
              <w:t>Вероятность безотказной работы системы соотве</w:t>
            </w:r>
            <w:r w:rsidRPr="00A5746B">
              <w:rPr>
                <w:rFonts w:eastAsia="Times New Roman"/>
                <w:bCs/>
                <w:sz w:val="22"/>
                <w:lang w:eastAsia="ru-RU"/>
              </w:rPr>
              <w:t>т</w:t>
            </w:r>
            <w:r w:rsidRPr="00A5746B">
              <w:rPr>
                <w:rFonts w:eastAsia="Times New Roman"/>
                <w:bCs/>
                <w:sz w:val="22"/>
                <w:lang w:eastAsia="ru-RU"/>
              </w:rPr>
              <w:t xml:space="preserve">ствует нормативным требованиям, </w:t>
            </w:r>
            <w:r w:rsidRPr="00A5746B">
              <w:rPr>
                <w:rFonts w:eastAsia="Times New Roman"/>
                <w:sz w:val="22"/>
                <w:lang w:eastAsia="ru-RU"/>
              </w:rPr>
              <w:t>коэффициент г</w:t>
            </w:r>
            <w:r w:rsidRPr="00A5746B">
              <w:rPr>
                <w:rFonts w:eastAsia="Times New Roman"/>
                <w:sz w:val="22"/>
                <w:lang w:eastAsia="ru-RU"/>
              </w:rPr>
              <w:t>о</w:t>
            </w:r>
            <w:r w:rsidRPr="00A5746B">
              <w:rPr>
                <w:rFonts w:eastAsia="Times New Roman"/>
                <w:sz w:val="22"/>
                <w:lang w:eastAsia="ru-RU"/>
              </w:rPr>
              <w:t xml:space="preserve">товности </w:t>
            </w:r>
            <w:r w:rsidRPr="00A5746B">
              <w:rPr>
                <w:rFonts w:eastAsia="Times New Roman"/>
                <w:bCs/>
                <w:sz w:val="22"/>
                <w:lang w:eastAsia="ru-RU"/>
              </w:rPr>
              <w:t>соответствует нормативным требованиям</w:t>
            </w:r>
          </w:p>
        </w:tc>
      </w:tr>
      <w:tr w:rsidR="007A029E" w:rsidRPr="00A5746B" w:rsidTr="00A134B9">
        <w:trPr>
          <w:cantSplit/>
          <w:jc w:val="center"/>
        </w:trPr>
        <w:tc>
          <w:tcPr>
            <w:tcW w:w="256" w:type="pct"/>
            <w:shd w:val="clear" w:color="auto" w:fill="auto"/>
            <w:vAlign w:val="center"/>
          </w:tcPr>
          <w:p w:rsidR="00C001B5" w:rsidRPr="00A5746B" w:rsidRDefault="00C001B5" w:rsidP="00F61C12">
            <w:pPr>
              <w:pStyle w:val="ab"/>
              <w:jc w:val="center"/>
              <w:rPr>
                <w:sz w:val="22"/>
                <w:szCs w:val="22"/>
              </w:rPr>
            </w:pPr>
            <w:r w:rsidRPr="00A5746B">
              <w:rPr>
                <w:sz w:val="22"/>
                <w:szCs w:val="22"/>
              </w:rPr>
              <w:t>9</w:t>
            </w:r>
          </w:p>
        </w:tc>
        <w:tc>
          <w:tcPr>
            <w:tcW w:w="1192" w:type="pct"/>
            <w:shd w:val="clear" w:color="000000" w:fill="FFFFFF"/>
            <w:vAlign w:val="center"/>
          </w:tcPr>
          <w:p w:rsidR="00C001B5" w:rsidRPr="00A5746B" w:rsidRDefault="00C001B5" w:rsidP="00F61C12">
            <w:pPr>
              <w:jc w:val="center"/>
              <w:rPr>
                <w:sz w:val="22"/>
              </w:rPr>
            </w:pPr>
            <w:r w:rsidRPr="00A5746B">
              <w:rPr>
                <w:sz w:val="22"/>
              </w:rPr>
              <w:t>Котельная (д. Ворца, ул. Чапае</w:t>
            </w:r>
            <w:r w:rsidRPr="00A5746B">
              <w:rPr>
                <w:sz w:val="22"/>
              </w:rPr>
              <w:t>в</w:t>
            </w:r>
            <w:r w:rsidRPr="00A5746B">
              <w:rPr>
                <w:sz w:val="22"/>
              </w:rPr>
              <w:t>ская, 66)</w:t>
            </w:r>
          </w:p>
        </w:tc>
        <w:tc>
          <w:tcPr>
            <w:tcW w:w="875" w:type="pct"/>
            <w:vMerge/>
            <w:shd w:val="clear" w:color="auto" w:fill="auto"/>
            <w:vAlign w:val="center"/>
          </w:tcPr>
          <w:p w:rsidR="00C001B5" w:rsidRPr="00A5746B" w:rsidRDefault="00C001B5" w:rsidP="0006129B">
            <w:pPr>
              <w:jc w:val="center"/>
              <w:rPr>
                <w:rFonts w:eastAsia="Times New Roman"/>
                <w:sz w:val="22"/>
                <w:lang w:eastAsia="ru-RU"/>
              </w:rPr>
            </w:pPr>
          </w:p>
        </w:tc>
        <w:tc>
          <w:tcPr>
            <w:tcW w:w="875" w:type="pct"/>
            <w:shd w:val="clear" w:color="000000" w:fill="FFFFFF"/>
            <w:vAlign w:val="center"/>
          </w:tcPr>
          <w:p w:rsidR="007A029E" w:rsidRPr="00A5746B" w:rsidRDefault="007A029E" w:rsidP="00C63D80">
            <w:pPr>
              <w:jc w:val="center"/>
              <w:rPr>
                <w:rFonts w:eastAsia="Times New Roman"/>
                <w:sz w:val="22"/>
                <w:lang w:eastAsia="ru-RU"/>
              </w:rPr>
            </w:pPr>
            <w:r w:rsidRPr="00A5746B">
              <w:rPr>
                <w:rFonts w:eastAsia="Times New Roman"/>
                <w:sz w:val="22"/>
                <w:lang w:eastAsia="ru-RU"/>
              </w:rPr>
              <w:t>Р=0,99998;</w:t>
            </w:r>
          </w:p>
          <w:p w:rsidR="00C001B5" w:rsidRPr="00A5746B" w:rsidRDefault="007A029E" w:rsidP="00C63D80">
            <w:pPr>
              <w:jc w:val="center"/>
              <w:rPr>
                <w:rFonts w:eastAsia="Times New Roman"/>
                <w:sz w:val="22"/>
                <w:lang w:eastAsia="ru-RU"/>
              </w:rPr>
            </w:pPr>
            <w:r w:rsidRPr="00A5746B">
              <w:rPr>
                <w:rFonts w:eastAsia="Times New Roman"/>
                <w:sz w:val="22"/>
                <w:lang w:eastAsia="ru-RU"/>
              </w:rPr>
              <w:t>Кг=0,999958</w:t>
            </w:r>
          </w:p>
        </w:tc>
        <w:tc>
          <w:tcPr>
            <w:tcW w:w="1802" w:type="pct"/>
            <w:shd w:val="clear" w:color="000000" w:fill="FFFFFF"/>
            <w:vAlign w:val="center"/>
          </w:tcPr>
          <w:p w:rsidR="00C001B5" w:rsidRPr="00A5746B" w:rsidRDefault="00C001B5" w:rsidP="00E1104F">
            <w:pPr>
              <w:jc w:val="center"/>
              <w:rPr>
                <w:rFonts w:eastAsia="Times New Roman"/>
                <w:sz w:val="22"/>
                <w:lang w:eastAsia="ru-RU"/>
              </w:rPr>
            </w:pPr>
            <w:r w:rsidRPr="00A5746B">
              <w:rPr>
                <w:rFonts w:eastAsia="Times New Roman"/>
                <w:bCs/>
                <w:sz w:val="22"/>
                <w:lang w:eastAsia="ru-RU"/>
              </w:rPr>
              <w:t>Вероятность безотказной работы системы соотве</w:t>
            </w:r>
            <w:r w:rsidRPr="00A5746B">
              <w:rPr>
                <w:rFonts w:eastAsia="Times New Roman"/>
                <w:bCs/>
                <w:sz w:val="22"/>
                <w:lang w:eastAsia="ru-RU"/>
              </w:rPr>
              <w:t>т</w:t>
            </w:r>
            <w:r w:rsidRPr="00A5746B">
              <w:rPr>
                <w:rFonts w:eastAsia="Times New Roman"/>
                <w:bCs/>
                <w:sz w:val="22"/>
                <w:lang w:eastAsia="ru-RU"/>
              </w:rPr>
              <w:t xml:space="preserve">ствует нормативным требованиям, </w:t>
            </w:r>
            <w:r w:rsidRPr="00A5746B">
              <w:rPr>
                <w:rFonts w:eastAsia="Times New Roman"/>
                <w:sz w:val="22"/>
                <w:lang w:eastAsia="ru-RU"/>
              </w:rPr>
              <w:t>коэффициент г</w:t>
            </w:r>
            <w:r w:rsidRPr="00A5746B">
              <w:rPr>
                <w:rFonts w:eastAsia="Times New Roman"/>
                <w:sz w:val="22"/>
                <w:lang w:eastAsia="ru-RU"/>
              </w:rPr>
              <w:t>о</w:t>
            </w:r>
            <w:r w:rsidRPr="00A5746B">
              <w:rPr>
                <w:rFonts w:eastAsia="Times New Roman"/>
                <w:sz w:val="22"/>
                <w:lang w:eastAsia="ru-RU"/>
              </w:rPr>
              <w:t xml:space="preserve">товности </w:t>
            </w:r>
            <w:r w:rsidRPr="00A5746B">
              <w:rPr>
                <w:rFonts w:eastAsia="Times New Roman"/>
                <w:bCs/>
                <w:sz w:val="22"/>
                <w:lang w:eastAsia="ru-RU"/>
              </w:rPr>
              <w:t>соответствует нормативным требованиям</w:t>
            </w:r>
          </w:p>
        </w:tc>
      </w:tr>
      <w:tr w:rsidR="007A029E" w:rsidRPr="00A5746B" w:rsidTr="00A134B9">
        <w:trPr>
          <w:cantSplit/>
          <w:jc w:val="center"/>
        </w:trPr>
        <w:tc>
          <w:tcPr>
            <w:tcW w:w="256" w:type="pct"/>
            <w:shd w:val="clear" w:color="auto" w:fill="auto"/>
            <w:vAlign w:val="center"/>
          </w:tcPr>
          <w:p w:rsidR="00C001B5" w:rsidRPr="00A5746B" w:rsidRDefault="00C001B5" w:rsidP="00F61C12">
            <w:pPr>
              <w:pStyle w:val="ab"/>
              <w:jc w:val="center"/>
              <w:rPr>
                <w:sz w:val="22"/>
                <w:szCs w:val="22"/>
              </w:rPr>
            </w:pPr>
            <w:r w:rsidRPr="00A5746B">
              <w:rPr>
                <w:sz w:val="22"/>
                <w:szCs w:val="22"/>
              </w:rPr>
              <w:t>10</w:t>
            </w:r>
          </w:p>
        </w:tc>
        <w:tc>
          <w:tcPr>
            <w:tcW w:w="1192" w:type="pct"/>
            <w:shd w:val="clear" w:color="000000" w:fill="FFFFFF"/>
            <w:vAlign w:val="center"/>
          </w:tcPr>
          <w:p w:rsidR="00C001B5" w:rsidRPr="00A5746B" w:rsidRDefault="00C001B5" w:rsidP="00F61C12">
            <w:pPr>
              <w:jc w:val="center"/>
              <w:rPr>
                <w:sz w:val="22"/>
              </w:rPr>
            </w:pPr>
            <w:r w:rsidRPr="00A5746B">
              <w:rPr>
                <w:sz w:val="22"/>
              </w:rPr>
              <w:t>Котельная (с.Укан, ул. Советская, 15б)</w:t>
            </w:r>
          </w:p>
        </w:tc>
        <w:tc>
          <w:tcPr>
            <w:tcW w:w="875" w:type="pct"/>
            <w:vMerge/>
            <w:shd w:val="clear" w:color="auto" w:fill="auto"/>
            <w:vAlign w:val="center"/>
          </w:tcPr>
          <w:p w:rsidR="00C001B5" w:rsidRPr="00A5746B" w:rsidRDefault="00C001B5" w:rsidP="0006129B">
            <w:pPr>
              <w:jc w:val="center"/>
              <w:rPr>
                <w:rFonts w:eastAsia="Times New Roman"/>
                <w:sz w:val="22"/>
                <w:lang w:eastAsia="ru-RU"/>
              </w:rPr>
            </w:pPr>
          </w:p>
        </w:tc>
        <w:tc>
          <w:tcPr>
            <w:tcW w:w="875" w:type="pct"/>
            <w:shd w:val="clear" w:color="000000" w:fill="FFFFFF"/>
            <w:vAlign w:val="center"/>
          </w:tcPr>
          <w:p w:rsidR="007A029E" w:rsidRPr="00A5746B" w:rsidRDefault="007A029E" w:rsidP="00C63D80">
            <w:pPr>
              <w:jc w:val="center"/>
              <w:rPr>
                <w:rFonts w:eastAsia="Times New Roman"/>
                <w:sz w:val="22"/>
                <w:lang w:eastAsia="ru-RU"/>
              </w:rPr>
            </w:pPr>
            <w:r w:rsidRPr="00A5746B">
              <w:rPr>
                <w:rFonts w:eastAsia="Times New Roman"/>
                <w:sz w:val="22"/>
                <w:lang w:eastAsia="ru-RU"/>
              </w:rPr>
              <w:t>Р=0,99964;</w:t>
            </w:r>
          </w:p>
          <w:p w:rsidR="00C001B5" w:rsidRPr="00A5746B" w:rsidRDefault="007A029E" w:rsidP="00C63D80">
            <w:pPr>
              <w:jc w:val="center"/>
              <w:rPr>
                <w:rFonts w:eastAsia="Times New Roman"/>
                <w:sz w:val="22"/>
                <w:lang w:eastAsia="ru-RU"/>
              </w:rPr>
            </w:pPr>
            <w:r w:rsidRPr="00A5746B">
              <w:rPr>
                <w:rFonts w:eastAsia="Times New Roman"/>
                <w:sz w:val="22"/>
                <w:lang w:eastAsia="ru-RU"/>
              </w:rPr>
              <w:t>Кг=0,999962</w:t>
            </w:r>
          </w:p>
        </w:tc>
        <w:tc>
          <w:tcPr>
            <w:tcW w:w="1802" w:type="pct"/>
            <w:shd w:val="clear" w:color="000000" w:fill="FFFFFF"/>
            <w:vAlign w:val="center"/>
          </w:tcPr>
          <w:p w:rsidR="00C001B5" w:rsidRPr="00A5746B" w:rsidRDefault="00C001B5" w:rsidP="00E1104F">
            <w:pPr>
              <w:jc w:val="center"/>
              <w:rPr>
                <w:rFonts w:eastAsia="Times New Roman"/>
                <w:bCs/>
                <w:sz w:val="22"/>
                <w:lang w:eastAsia="ru-RU"/>
              </w:rPr>
            </w:pPr>
            <w:r w:rsidRPr="00A5746B">
              <w:rPr>
                <w:rFonts w:eastAsia="Times New Roman"/>
                <w:bCs/>
                <w:sz w:val="22"/>
                <w:lang w:eastAsia="ru-RU"/>
              </w:rPr>
              <w:t>Вероятность безотказной работы системы соотве</w:t>
            </w:r>
            <w:r w:rsidRPr="00A5746B">
              <w:rPr>
                <w:rFonts w:eastAsia="Times New Roman"/>
                <w:bCs/>
                <w:sz w:val="22"/>
                <w:lang w:eastAsia="ru-RU"/>
              </w:rPr>
              <w:t>т</w:t>
            </w:r>
            <w:r w:rsidRPr="00A5746B">
              <w:rPr>
                <w:rFonts w:eastAsia="Times New Roman"/>
                <w:bCs/>
                <w:sz w:val="22"/>
                <w:lang w:eastAsia="ru-RU"/>
              </w:rPr>
              <w:t xml:space="preserve">ствует нормативным требованиям, </w:t>
            </w:r>
            <w:r w:rsidRPr="00A5746B">
              <w:rPr>
                <w:rFonts w:eastAsia="Times New Roman"/>
                <w:sz w:val="22"/>
                <w:lang w:eastAsia="ru-RU"/>
              </w:rPr>
              <w:t>коэффициент г</w:t>
            </w:r>
            <w:r w:rsidRPr="00A5746B">
              <w:rPr>
                <w:rFonts w:eastAsia="Times New Roman"/>
                <w:sz w:val="22"/>
                <w:lang w:eastAsia="ru-RU"/>
              </w:rPr>
              <w:t>о</w:t>
            </w:r>
            <w:r w:rsidRPr="00A5746B">
              <w:rPr>
                <w:rFonts w:eastAsia="Times New Roman"/>
                <w:sz w:val="22"/>
                <w:lang w:eastAsia="ru-RU"/>
              </w:rPr>
              <w:t xml:space="preserve">товности </w:t>
            </w:r>
            <w:r w:rsidRPr="00A5746B">
              <w:rPr>
                <w:rFonts w:eastAsia="Times New Roman"/>
                <w:bCs/>
                <w:sz w:val="22"/>
                <w:lang w:eastAsia="ru-RU"/>
              </w:rPr>
              <w:t>соответствует нормативным требованиям</w:t>
            </w:r>
          </w:p>
        </w:tc>
      </w:tr>
      <w:tr w:rsidR="007A029E" w:rsidRPr="00A5746B" w:rsidTr="00A134B9">
        <w:trPr>
          <w:cantSplit/>
          <w:jc w:val="center"/>
        </w:trPr>
        <w:tc>
          <w:tcPr>
            <w:tcW w:w="256" w:type="pct"/>
            <w:shd w:val="clear" w:color="auto" w:fill="auto"/>
            <w:vAlign w:val="center"/>
          </w:tcPr>
          <w:p w:rsidR="00C001B5" w:rsidRPr="00A5746B" w:rsidRDefault="00C001B5" w:rsidP="00F61C12">
            <w:pPr>
              <w:pStyle w:val="ab"/>
              <w:jc w:val="center"/>
              <w:rPr>
                <w:sz w:val="22"/>
                <w:szCs w:val="22"/>
              </w:rPr>
            </w:pPr>
            <w:r w:rsidRPr="00A5746B">
              <w:rPr>
                <w:sz w:val="22"/>
                <w:szCs w:val="22"/>
              </w:rPr>
              <w:t>11</w:t>
            </w:r>
          </w:p>
        </w:tc>
        <w:tc>
          <w:tcPr>
            <w:tcW w:w="1192" w:type="pct"/>
            <w:shd w:val="clear" w:color="000000" w:fill="FFFFFF"/>
            <w:vAlign w:val="center"/>
          </w:tcPr>
          <w:p w:rsidR="00C001B5" w:rsidRPr="00A5746B" w:rsidRDefault="00C001B5" w:rsidP="00F61C12">
            <w:pPr>
              <w:jc w:val="center"/>
              <w:rPr>
                <w:sz w:val="22"/>
              </w:rPr>
            </w:pPr>
            <w:r w:rsidRPr="00A5746B">
              <w:rPr>
                <w:sz w:val="22"/>
              </w:rPr>
              <w:t>Котельная (п. Яр, ул. Ворошилова, 10ж)</w:t>
            </w:r>
          </w:p>
        </w:tc>
        <w:tc>
          <w:tcPr>
            <w:tcW w:w="875" w:type="pct"/>
            <w:vMerge/>
            <w:shd w:val="clear" w:color="auto" w:fill="auto"/>
            <w:vAlign w:val="center"/>
          </w:tcPr>
          <w:p w:rsidR="00C001B5" w:rsidRPr="00A5746B" w:rsidRDefault="00C001B5" w:rsidP="0006129B">
            <w:pPr>
              <w:jc w:val="center"/>
              <w:rPr>
                <w:rFonts w:eastAsia="Times New Roman"/>
                <w:sz w:val="22"/>
                <w:lang w:eastAsia="ru-RU"/>
              </w:rPr>
            </w:pPr>
          </w:p>
        </w:tc>
        <w:tc>
          <w:tcPr>
            <w:tcW w:w="875" w:type="pct"/>
            <w:shd w:val="clear" w:color="000000" w:fill="FFFFFF"/>
            <w:vAlign w:val="center"/>
          </w:tcPr>
          <w:p w:rsidR="007A029E" w:rsidRPr="00A5746B" w:rsidRDefault="007A029E" w:rsidP="00C63D80">
            <w:pPr>
              <w:jc w:val="center"/>
              <w:rPr>
                <w:rFonts w:eastAsia="Times New Roman"/>
                <w:sz w:val="22"/>
                <w:lang w:eastAsia="ru-RU"/>
              </w:rPr>
            </w:pPr>
            <w:r w:rsidRPr="00A5746B">
              <w:rPr>
                <w:rFonts w:eastAsia="Times New Roman"/>
                <w:sz w:val="22"/>
                <w:lang w:eastAsia="ru-RU"/>
              </w:rPr>
              <w:t>Р=0,94865;</w:t>
            </w:r>
          </w:p>
          <w:p w:rsidR="00C001B5" w:rsidRPr="00A5746B" w:rsidRDefault="007A029E" w:rsidP="00C63D80">
            <w:pPr>
              <w:jc w:val="center"/>
              <w:rPr>
                <w:rFonts w:eastAsia="Times New Roman"/>
                <w:sz w:val="22"/>
                <w:lang w:eastAsia="ru-RU"/>
              </w:rPr>
            </w:pPr>
            <w:r w:rsidRPr="00A5746B">
              <w:rPr>
                <w:rFonts w:eastAsia="Times New Roman"/>
                <w:sz w:val="22"/>
                <w:lang w:eastAsia="ru-RU"/>
              </w:rPr>
              <w:t>Кг=0,999269</w:t>
            </w:r>
          </w:p>
        </w:tc>
        <w:tc>
          <w:tcPr>
            <w:tcW w:w="1802" w:type="pct"/>
            <w:shd w:val="clear" w:color="000000" w:fill="FFFFFF"/>
            <w:vAlign w:val="center"/>
          </w:tcPr>
          <w:p w:rsidR="00C001B5" w:rsidRPr="00A5746B" w:rsidRDefault="00C001B5" w:rsidP="00E1104F">
            <w:pPr>
              <w:jc w:val="center"/>
              <w:rPr>
                <w:rFonts w:eastAsia="Times New Roman"/>
                <w:sz w:val="22"/>
                <w:lang w:eastAsia="ru-RU"/>
              </w:rPr>
            </w:pPr>
            <w:r w:rsidRPr="00A5746B">
              <w:rPr>
                <w:rFonts w:eastAsia="Times New Roman"/>
                <w:bCs/>
                <w:sz w:val="22"/>
                <w:lang w:eastAsia="ru-RU"/>
              </w:rPr>
              <w:t>Вероятность безотказной работы системы соотве</w:t>
            </w:r>
            <w:r w:rsidRPr="00A5746B">
              <w:rPr>
                <w:rFonts w:eastAsia="Times New Roman"/>
                <w:bCs/>
                <w:sz w:val="22"/>
                <w:lang w:eastAsia="ru-RU"/>
              </w:rPr>
              <w:t>т</w:t>
            </w:r>
            <w:r w:rsidRPr="00A5746B">
              <w:rPr>
                <w:rFonts w:eastAsia="Times New Roman"/>
                <w:bCs/>
                <w:sz w:val="22"/>
                <w:lang w:eastAsia="ru-RU"/>
              </w:rPr>
              <w:t xml:space="preserve">ствует нормативным требованиям, </w:t>
            </w:r>
            <w:r w:rsidRPr="00A5746B">
              <w:rPr>
                <w:rFonts w:eastAsia="Times New Roman"/>
                <w:sz w:val="22"/>
                <w:lang w:eastAsia="ru-RU"/>
              </w:rPr>
              <w:t>коэффициент г</w:t>
            </w:r>
            <w:r w:rsidRPr="00A5746B">
              <w:rPr>
                <w:rFonts w:eastAsia="Times New Roman"/>
                <w:sz w:val="22"/>
                <w:lang w:eastAsia="ru-RU"/>
              </w:rPr>
              <w:t>о</w:t>
            </w:r>
            <w:r w:rsidRPr="00A5746B">
              <w:rPr>
                <w:rFonts w:eastAsia="Times New Roman"/>
                <w:sz w:val="22"/>
                <w:lang w:eastAsia="ru-RU"/>
              </w:rPr>
              <w:t xml:space="preserve">товности </w:t>
            </w:r>
            <w:r w:rsidRPr="00A5746B">
              <w:rPr>
                <w:rFonts w:eastAsia="Times New Roman"/>
                <w:bCs/>
                <w:sz w:val="22"/>
                <w:lang w:eastAsia="ru-RU"/>
              </w:rPr>
              <w:t>соответствует нормативным требованиям</w:t>
            </w:r>
          </w:p>
        </w:tc>
      </w:tr>
      <w:tr w:rsidR="007A029E" w:rsidRPr="00A5746B" w:rsidTr="00A134B9">
        <w:trPr>
          <w:cantSplit/>
          <w:jc w:val="center"/>
        </w:trPr>
        <w:tc>
          <w:tcPr>
            <w:tcW w:w="256" w:type="pct"/>
            <w:shd w:val="clear" w:color="auto" w:fill="auto"/>
            <w:vAlign w:val="center"/>
          </w:tcPr>
          <w:p w:rsidR="007A029E" w:rsidRPr="00A5746B" w:rsidRDefault="007A029E" w:rsidP="00F61C12">
            <w:pPr>
              <w:pStyle w:val="ab"/>
              <w:jc w:val="center"/>
              <w:rPr>
                <w:sz w:val="22"/>
                <w:szCs w:val="22"/>
              </w:rPr>
            </w:pPr>
            <w:r w:rsidRPr="00A5746B">
              <w:rPr>
                <w:sz w:val="22"/>
                <w:szCs w:val="22"/>
              </w:rPr>
              <w:lastRenderedPageBreak/>
              <w:t>12</w:t>
            </w:r>
          </w:p>
        </w:tc>
        <w:tc>
          <w:tcPr>
            <w:tcW w:w="1192" w:type="pct"/>
            <w:shd w:val="clear" w:color="000000" w:fill="FFFFFF"/>
            <w:vAlign w:val="center"/>
          </w:tcPr>
          <w:p w:rsidR="007A029E" w:rsidRPr="00A5746B" w:rsidRDefault="007A029E" w:rsidP="00F61C12">
            <w:pPr>
              <w:jc w:val="center"/>
              <w:rPr>
                <w:sz w:val="22"/>
              </w:rPr>
            </w:pPr>
            <w:r w:rsidRPr="00A5746B">
              <w:rPr>
                <w:sz w:val="22"/>
              </w:rPr>
              <w:t>Котельная (д.Бармашур, ул. Сове</w:t>
            </w:r>
            <w:r w:rsidRPr="00A5746B">
              <w:rPr>
                <w:sz w:val="22"/>
              </w:rPr>
              <w:t>т</w:t>
            </w:r>
            <w:r w:rsidRPr="00A5746B">
              <w:rPr>
                <w:sz w:val="22"/>
              </w:rPr>
              <w:t>ская, 42а)</w:t>
            </w:r>
          </w:p>
        </w:tc>
        <w:tc>
          <w:tcPr>
            <w:tcW w:w="875" w:type="pct"/>
            <w:vMerge w:val="restart"/>
            <w:shd w:val="clear" w:color="auto" w:fill="auto"/>
            <w:vAlign w:val="center"/>
          </w:tcPr>
          <w:p w:rsidR="007A029E" w:rsidRPr="00A5746B" w:rsidRDefault="007A029E" w:rsidP="007A029E">
            <w:pPr>
              <w:jc w:val="center"/>
              <w:rPr>
                <w:rFonts w:eastAsia="Times New Roman"/>
                <w:sz w:val="22"/>
                <w:lang w:eastAsia="ru-RU"/>
              </w:rPr>
            </w:pPr>
            <w:r w:rsidRPr="00A5746B">
              <w:rPr>
                <w:rFonts w:eastAsia="Times New Roman"/>
                <w:sz w:val="22"/>
                <w:lang w:eastAsia="ru-RU"/>
              </w:rPr>
              <w:t>Вероятность безотказной работы системы тепл</w:t>
            </w:r>
            <w:r w:rsidRPr="00A5746B">
              <w:rPr>
                <w:rFonts w:eastAsia="Times New Roman"/>
                <w:sz w:val="22"/>
                <w:lang w:eastAsia="ru-RU"/>
              </w:rPr>
              <w:t>о</w:t>
            </w:r>
            <w:r w:rsidRPr="00A5746B">
              <w:rPr>
                <w:rFonts w:eastAsia="Times New Roman"/>
                <w:sz w:val="22"/>
                <w:lang w:eastAsia="ru-RU"/>
              </w:rPr>
              <w:t>снабжения Р=0,9;</w:t>
            </w:r>
          </w:p>
          <w:p w:rsidR="007A029E" w:rsidRPr="00A5746B" w:rsidRDefault="007A029E" w:rsidP="007A029E">
            <w:pPr>
              <w:jc w:val="center"/>
              <w:rPr>
                <w:rFonts w:eastAsia="Times New Roman"/>
                <w:sz w:val="22"/>
                <w:lang w:eastAsia="ru-RU"/>
              </w:rPr>
            </w:pPr>
            <w:r w:rsidRPr="00A5746B">
              <w:rPr>
                <w:rFonts w:eastAsia="Times New Roman"/>
                <w:sz w:val="22"/>
                <w:lang w:eastAsia="ru-RU"/>
              </w:rPr>
              <w:t>Коэффициент готовности Кг=0,97</w:t>
            </w:r>
          </w:p>
        </w:tc>
        <w:tc>
          <w:tcPr>
            <w:tcW w:w="875" w:type="pct"/>
            <w:shd w:val="clear" w:color="000000" w:fill="FFFFFF"/>
            <w:vAlign w:val="center"/>
          </w:tcPr>
          <w:p w:rsidR="007A029E" w:rsidRPr="00A5746B" w:rsidRDefault="007A029E" w:rsidP="00C63D80">
            <w:pPr>
              <w:jc w:val="center"/>
              <w:rPr>
                <w:rFonts w:eastAsia="Times New Roman"/>
                <w:sz w:val="22"/>
                <w:lang w:eastAsia="ru-RU"/>
              </w:rPr>
            </w:pPr>
            <w:r w:rsidRPr="00A5746B">
              <w:rPr>
                <w:rFonts w:eastAsia="Times New Roman"/>
                <w:sz w:val="22"/>
                <w:lang w:eastAsia="ru-RU"/>
              </w:rPr>
              <w:t>Р=0,99996;</w:t>
            </w:r>
          </w:p>
          <w:p w:rsidR="007A029E" w:rsidRPr="00A5746B" w:rsidRDefault="007A029E" w:rsidP="00C63D80">
            <w:pPr>
              <w:jc w:val="center"/>
              <w:rPr>
                <w:rFonts w:eastAsia="Times New Roman"/>
                <w:sz w:val="22"/>
                <w:lang w:eastAsia="ru-RU"/>
              </w:rPr>
            </w:pPr>
            <w:r w:rsidRPr="00A5746B">
              <w:rPr>
                <w:rFonts w:eastAsia="Times New Roman"/>
                <w:sz w:val="22"/>
                <w:lang w:eastAsia="ru-RU"/>
              </w:rPr>
              <w:t>Кг=0,999922</w:t>
            </w:r>
          </w:p>
        </w:tc>
        <w:tc>
          <w:tcPr>
            <w:tcW w:w="1802" w:type="pct"/>
            <w:shd w:val="clear" w:color="000000" w:fill="FFFFFF"/>
            <w:vAlign w:val="center"/>
          </w:tcPr>
          <w:p w:rsidR="007A029E" w:rsidRPr="00A5746B" w:rsidRDefault="007A029E" w:rsidP="00E1104F">
            <w:pPr>
              <w:jc w:val="center"/>
              <w:rPr>
                <w:rFonts w:eastAsia="Times New Roman"/>
                <w:bCs/>
                <w:sz w:val="22"/>
                <w:lang w:eastAsia="ru-RU"/>
              </w:rPr>
            </w:pPr>
            <w:r w:rsidRPr="00A5746B">
              <w:rPr>
                <w:rFonts w:eastAsia="Times New Roman"/>
                <w:bCs/>
                <w:sz w:val="22"/>
                <w:lang w:eastAsia="ru-RU"/>
              </w:rPr>
              <w:t>Вероятность безотказной работы системы соотве</w:t>
            </w:r>
            <w:r w:rsidRPr="00A5746B">
              <w:rPr>
                <w:rFonts w:eastAsia="Times New Roman"/>
                <w:bCs/>
                <w:sz w:val="22"/>
                <w:lang w:eastAsia="ru-RU"/>
              </w:rPr>
              <w:t>т</w:t>
            </w:r>
            <w:r w:rsidRPr="00A5746B">
              <w:rPr>
                <w:rFonts w:eastAsia="Times New Roman"/>
                <w:bCs/>
                <w:sz w:val="22"/>
                <w:lang w:eastAsia="ru-RU"/>
              </w:rPr>
              <w:t xml:space="preserve">ствует нормативным требованиям, </w:t>
            </w:r>
            <w:r w:rsidRPr="00A5746B">
              <w:rPr>
                <w:rFonts w:eastAsia="Times New Roman"/>
                <w:sz w:val="22"/>
                <w:lang w:eastAsia="ru-RU"/>
              </w:rPr>
              <w:t>коэффициент г</w:t>
            </w:r>
            <w:r w:rsidRPr="00A5746B">
              <w:rPr>
                <w:rFonts w:eastAsia="Times New Roman"/>
                <w:sz w:val="22"/>
                <w:lang w:eastAsia="ru-RU"/>
              </w:rPr>
              <w:t>о</w:t>
            </w:r>
            <w:r w:rsidRPr="00A5746B">
              <w:rPr>
                <w:rFonts w:eastAsia="Times New Roman"/>
                <w:sz w:val="22"/>
                <w:lang w:eastAsia="ru-RU"/>
              </w:rPr>
              <w:t xml:space="preserve">товности </w:t>
            </w:r>
            <w:r w:rsidRPr="00A5746B">
              <w:rPr>
                <w:rFonts w:eastAsia="Times New Roman"/>
                <w:bCs/>
                <w:sz w:val="22"/>
                <w:lang w:eastAsia="ru-RU"/>
              </w:rPr>
              <w:t>соответствует нормативным требованиям</w:t>
            </w:r>
          </w:p>
        </w:tc>
      </w:tr>
      <w:tr w:rsidR="007A029E" w:rsidRPr="00A5746B" w:rsidTr="00A134B9">
        <w:trPr>
          <w:cantSplit/>
          <w:jc w:val="center"/>
        </w:trPr>
        <w:tc>
          <w:tcPr>
            <w:tcW w:w="256" w:type="pct"/>
            <w:shd w:val="clear" w:color="auto" w:fill="auto"/>
            <w:vAlign w:val="center"/>
          </w:tcPr>
          <w:p w:rsidR="007A029E" w:rsidRPr="00A5746B" w:rsidRDefault="007A029E" w:rsidP="00F61C12">
            <w:pPr>
              <w:pStyle w:val="ab"/>
              <w:jc w:val="center"/>
              <w:rPr>
                <w:sz w:val="22"/>
                <w:szCs w:val="22"/>
              </w:rPr>
            </w:pPr>
            <w:r w:rsidRPr="00A5746B">
              <w:rPr>
                <w:sz w:val="22"/>
                <w:szCs w:val="22"/>
              </w:rPr>
              <w:t>13</w:t>
            </w:r>
          </w:p>
        </w:tc>
        <w:tc>
          <w:tcPr>
            <w:tcW w:w="1192" w:type="pct"/>
            <w:shd w:val="clear" w:color="000000" w:fill="FFFFFF"/>
            <w:vAlign w:val="center"/>
          </w:tcPr>
          <w:p w:rsidR="007A029E" w:rsidRPr="00A5746B" w:rsidRDefault="007A029E" w:rsidP="00F61C12">
            <w:pPr>
              <w:jc w:val="center"/>
              <w:rPr>
                <w:sz w:val="22"/>
              </w:rPr>
            </w:pPr>
            <w:r w:rsidRPr="00A5746B">
              <w:rPr>
                <w:sz w:val="22"/>
              </w:rPr>
              <w:t>Котельная (п.Яр, ул. Вокзальная, 21Б)</w:t>
            </w:r>
          </w:p>
        </w:tc>
        <w:tc>
          <w:tcPr>
            <w:tcW w:w="875" w:type="pct"/>
            <w:vMerge/>
            <w:shd w:val="clear" w:color="auto" w:fill="auto"/>
            <w:vAlign w:val="center"/>
          </w:tcPr>
          <w:p w:rsidR="007A029E" w:rsidRPr="00A5746B" w:rsidRDefault="007A029E" w:rsidP="0006129B">
            <w:pPr>
              <w:jc w:val="center"/>
              <w:rPr>
                <w:rFonts w:eastAsia="Times New Roman"/>
                <w:sz w:val="22"/>
                <w:lang w:eastAsia="ru-RU"/>
              </w:rPr>
            </w:pPr>
          </w:p>
        </w:tc>
        <w:tc>
          <w:tcPr>
            <w:tcW w:w="875" w:type="pct"/>
            <w:shd w:val="clear" w:color="000000" w:fill="FFFFFF"/>
            <w:vAlign w:val="center"/>
          </w:tcPr>
          <w:p w:rsidR="007A029E" w:rsidRPr="00A5746B" w:rsidRDefault="007A029E" w:rsidP="00C63D80">
            <w:pPr>
              <w:jc w:val="center"/>
              <w:rPr>
                <w:rFonts w:eastAsia="Times New Roman"/>
                <w:sz w:val="22"/>
                <w:lang w:eastAsia="ru-RU"/>
              </w:rPr>
            </w:pPr>
            <w:r w:rsidRPr="00A5746B">
              <w:rPr>
                <w:rFonts w:eastAsia="Times New Roman"/>
                <w:sz w:val="22"/>
                <w:lang w:eastAsia="ru-RU"/>
              </w:rPr>
              <w:t>Р=1,00000;</w:t>
            </w:r>
          </w:p>
          <w:p w:rsidR="007A029E" w:rsidRPr="00A5746B" w:rsidRDefault="007A029E" w:rsidP="00C63D80">
            <w:pPr>
              <w:jc w:val="center"/>
              <w:rPr>
                <w:rFonts w:eastAsia="Times New Roman"/>
                <w:sz w:val="22"/>
                <w:lang w:eastAsia="ru-RU"/>
              </w:rPr>
            </w:pPr>
            <w:r w:rsidRPr="00A5746B">
              <w:rPr>
                <w:rFonts w:eastAsia="Times New Roman"/>
                <w:sz w:val="22"/>
                <w:lang w:eastAsia="ru-RU"/>
              </w:rPr>
              <w:t>Кг=0,999951</w:t>
            </w:r>
          </w:p>
        </w:tc>
        <w:tc>
          <w:tcPr>
            <w:tcW w:w="1802" w:type="pct"/>
            <w:shd w:val="clear" w:color="000000" w:fill="FFFFFF"/>
            <w:vAlign w:val="center"/>
          </w:tcPr>
          <w:p w:rsidR="007A029E" w:rsidRPr="00A5746B" w:rsidRDefault="007A029E" w:rsidP="00E1104F">
            <w:pPr>
              <w:jc w:val="center"/>
              <w:rPr>
                <w:rFonts w:eastAsia="Times New Roman"/>
                <w:sz w:val="22"/>
                <w:lang w:eastAsia="ru-RU"/>
              </w:rPr>
            </w:pPr>
            <w:r w:rsidRPr="00A5746B">
              <w:rPr>
                <w:rFonts w:eastAsia="Times New Roman"/>
                <w:bCs/>
                <w:sz w:val="22"/>
                <w:lang w:eastAsia="ru-RU"/>
              </w:rPr>
              <w:t>Вероятность безотказной работы системы соотве</w:t>
            </w:r>
            <w:r w:rsidRPr="00A5746B">
              <w:rPr>
                <w:rFonts w:eastAsia="Times New Roman"/>
                <w:bCs/>
                <w:sz w:val="22"/>
                <w:lang w:eastAsia="ru-RU"/>
              </w:rPr>
              <w:t>т</w:t>
            </w:r>
            <w:r w:rsidRPr="00A5746B">
              <w:rPr>
                <w:rFonts w:eastAsia="Times New Roman"/>
                <w:bCs/>
                <w:sz w:val="22"/>
                <w:lang w:eastAsia="ru-RU"/>
              </w:rPr>
              <w:t xml:space="preserve">ствует нормативным требованиям, </w:t>
            </w:r>
            <w:r w:rsidRPr="00A5746B">
              <w:rPr>
                <w:rFonts w:eastAsia="Times New Roman"/>
                <w:sz w:val="22"/>
                <w:lang w:eastAsia="ru-RU"/>
              </w:rPr>
              <w:t>коэффициент г</w:t>
            </w:r>
            <w:r w:rsidRPr="00A5746B">
              <w:rPr>
                <w:rFonts w:eastAsia="Times New Roman"/>
                <w:sz w:val="22"/>
                <w:lang w:eastAsia="ru-RU"/>
              </w:rPr>
              <w:t>о</w:t>
            </w:r>
            <w:r w:rsidRPr="00A5746B">
              <w:rPr>
                <w:rFonts w:eastAsia="Times New Roman"/>
                <w:sz w:val="22"/>
                <w:lang w:eastAsia="ru-RU"/>
              </w:rPr>
              <w:t xml:space="preserve">товности </w:t>
            </w:r>
            <w:r w:rsidRPr="00A5746B">
              <w:rPr>
                <w:rFonts w:eastAsia="Times New Roman"/>
                <w:bCs/>
                <w:sz w:val="22"/>
                <w:lang w:eastAsia="ru-RU"/>
              </w:rPr>
              <w:t>соответствует нормативным требованиям</w:t>
            </w:r>
          </w:p>
        </w:tc>
      </w:tr>
      <w:tr w:rsidR="007A029E" w:rsidRPr="00A5746B" w:rsidTr="00A134B9">
        <w:trPr>
          <w:cantSplit/>
          <w:jc w:val="center"/>
        </w:trPr>
        <w:tc>
          <w:tcPr>
            <w:tcW w:w="256" w:type="pct"/>
            <w:shd w:val="clear" w:color="auto" w:fill="auto"/>
            <w:vAlign w:val="center"/>
          </w:tcPr>
          <w:p w:rsidR="007A029E" w:rsidRPr="00A5746B" w:rsidRDefault="007A029E" w:rsidP="00F61C12">
            <w:pPr>
              <w:pStyle w:val="ab"/>
              <w:jc w:val="center"/>
              <w:rPr>
                <w:sz w:val="22"/>
                <w:szCs w:val="22"/>
              </w:rPr>
            </w:pPr>
            <w:r w:rsidRPr="00A5746B">
              <w:rPr>
                <w:sz w:val="22"/>
                <w:szCs w:val="22"/>
              </w:rPr>
              <w:t>14</w:t>
            </w:r>
          </w:p>
        </w:tc>
        <w:tc>
          <w:tcPr>
            <w:tcW w:w="1192" w:type="pct"/>
            <w:shd w:val="clear" w:color="000000" w:fill="FFFFFF"/>
            <w:vAlign w:val="center"/>
          </w:tcPr>
          <w:p w:rsidR="007A029E" w:rsidRPr="00A5746B" w:rsidRDefault="007A029E" w:rsidP="00F61C12">
            <w:pPr>
              <w:jc w:val="center"/>
              <w:rPr>
                <w:sz w:val="22"/>
              </w:rPr>
            </w:pPr>
            <w:r w:rsidRPr="00A5746B">
              <w:rPr>
                <w:sz w:val="22"/>
              </w:rPr>
              <w:t>Котельная (п.Яр, ул. Горького, 23)</w:t>
            </w:r>
          </w:p>
        </w:tc>
        <w:tc>
          <w:tcPr>
            <w:tcW w:w="875" w:type="pct"/>
            <w:vMerge/>
            <w:shd w:val="clear" w:color="auto" w:fill="auto"/>
            <w:vAlign w:val="center"/>
          </w:tcPr>
          <w:p w:rsidR="007A029E" w:rsidRPr="00A5746B" w:rsidRDefault="007A029E" w:rsidP="0006129B">
            <w:pPr>
              <w:jc w:val="center"/>
              <w:rPr>
                <w:rFonts w:eastAsia="Times New Roman"/>
                <w:sz w:val="22"/>
                <w:lang w:eastAsia="ru-RU"/>
              </w:rPr>
            </w:pPr>
          </w:p>
        </w:tc>
        <w:tc>
          <w:tcPr>
            <w:tcW w:w="875" w:type="pct"/>
            <w:shd w:val="clear" w:color="000000" w:fill="FFFFFF"/>
            <w:vAlign w:val="center"/>
          </w:tcPr>
          <w:p w:rsidR="007A029E" w:rsidRPr="00A5746B" w:rsidRDefault="007A029E" w:rsidP="00C63D80">
            <w:pPr>
              <w:jc w:val="center"/>
              <w:rPr>
                <w:rFonts w:eastAsia="Times New Roman"/>
                <w:sz w:val="22"/>
                <w:lang w:eastAsia="ru-RU"/>
              </w:rPr>
            </w:pPr>
            <w:r w:rsidRPr="00A5746B">
              <w:rPr>
                <w:rFonts w:eastAsia="Times New Roman"/>
                <w:sz w:val="22"/>
                <w:lang w:eastAsia="ru-RU"/>
              </w:rPr>
              <w:t>Р=0,99870;</w:t>
            </w:r>
          </w:p>
          <w:p w:rsidR="007A029E" w:rsidRPr="00A5746B" w:rsidRDefault="007A029E" w:rsidP="00C63D80">
            <w:pPr>
              <w:jc w:val="center"/>
              <w:rPr>
                <w:rFonts w:eastAsia="Times New Roman"/>
                <w:sz w:val="22"/>
                <w:lang w:eastAsia="ru-RU"/>
              </w:rPr>
            </w:pPr>
            <w:r w:rsidRPr="00A5746B">
              <w:rPr>
                <w:rFonts w:eastAsia="Times New Roman"/>
                <w:sz w:val="22"/>
                <w:lang w:eastAsia="ru-RU"/>
              </w:rPr>
              <w:t>Кг=0,999943</w:t>
            </w:r>
          </w:p>
        </w:tc>
        <w:tc>
          <w:tcPr>
            <w:tcW w:w="1802" w:type="pct"/>
            <w:shd w:val="clear" w:color="000000" w:fill="FFFFFF"/>
            <w:vAlign w:val="center"/>
          </w:tcPr>
          <w:p w:rsidR="007A029E" w:rsidRPr="00A5746B" w:rsidRDefault="007A029E" w:rsidP="00E1104F">
            <w:pPr>
              <w:jc w:val="center"/>
              <w:rPr>
                <w:rFonts w:eastAsia="Times New Roman"/>
                <w:bCs/>
                <w:sz w:val="22"/>
                <w:lang w:eastAsia="ru-RU"/>
              </w:rPr>
            </w:pPr>
            <w:r w:rsidRPr="00A5746B">
              <w:rPr>
                <w:rFonts w:eastAsia="Times New Roman"/>
                <w:bCs/>
                <w:sz w:val="22"/>
                <w:lang w:eastAsia="ru-RU"/>
              </w:rPr>
              <w:t>Вероятность безотказной работы системы соотве</w:t>
            </w:r>
            <w:r w:rsidRPr="00A5746B">
              <w:rPr>
                <w:rFonts w:eastAsia="Times New Roman"/>
                <w:bCs/>
                <w:sz w:val="22"/>
                <w:lang w:eastAsia="ru-RU"/>
              </w:rPr>
              <w:t>т</w:t>
            </w:r>
            <w:r w:rsidRPr="00A5746B">
              <w:rPr>
                <w:rFonts w:eastAsia="Times New Roman"/>
                <w:bCs/>
                <w:sz w:val="22"/>
                <w:lang w:eastAsia="ru-RU"/>
              </w:rPr>
              <w:t xml:space="preserve">ствует нормативным требованиям, </w:t>
            </w:r>
            <w:r w:rsidRPr="00A5746B">
              <w:rPr>
                <w:rFonts w:eastAsia="Times New Roman"/>
                <w:sz w:val="22"/>
                <w:lang w:eastAsia="ru-RU"/>
              </w:rPr>
              <w:t>коэффициент г</w:t>
            </w:r>
            <w:r w:rsidRPr="00A5746B">
              <w:rPr>
                <w:rFonts w:eastAsia="Times New Roman"/>
                <w:sz w:val="22"/>
                <w:lang w:eastAsia="ru-RU"/>
              </w:rPr>
              <w:t>о</w:t>
            </w:r>
            <w:r w:rsidRPr="00A5746B">
              <w:rPr>
                <w:rFonts w:eastAsia="Times New Roman"/>
                <w:sz w:val="22"/>
                <w:lang w:eastAsia="ru-RU"/>
              </w:rPr>
              <w:t xml:space="preserve">товности </w:t>
            </w:r>
            <w:r w:rsidRPr="00A5746B">
              <w:rPr>
                <w:rFonts w:eastAsia="Times New Roman"/>
                <w:bCs/>
                <w:sz w:val="22"/>
                <w:lang w:eastAsia="ru-RU"/>
              </w:rPr>
              <w:t>соответствует нормативным требованиям</w:t>
            </w:r>
          </w:p>
        </w:tc>
      </w:tr>
      <w:tr w:rsidR="007A029E" w:rsidRPr="00A5746B" w:rsidTr="00A134B9">
        <w:trPr>
          <w:cantSplit/>
          <w:jc w:val="center"/>
        </w:trPr>
        <w:tc>
          <w:tcPr>
            <w:tcW w:w="256" w:type="pct"/>
            <w:shd w:val="clear" w:color="auto" w:fill="auto"/>
            <w:vAlign w:val="center"/>
          </w:tcPr>
          <w:p w:rsidR="007A029E" w:rsidRPr="00A5746B" w:rsidRDefault="007A029E" w:rsidP="00F61C12">
            <w:pPr>
              <w:pStyle w:val="ab"/>
              <w:jc w:val="center"/>
              <w:rPr>
                <w:sz w:val="22"/>
                <w:szCs w:val="22"/>
              </w:rPr>
            </w:pPr>
            <w:r w:rsidRPr="00A5746B">
              <w:rPr>
                <w:sz w:val="22"/>
                <w:szCs w:val="22"/>
              </w:rPr>
              <w:t>15</w:t>
            </w:r>
          </w:p>
        </w:tc>
        <w:tc>
          <w:tcPr>
            <w:tcW w:w="1192" w:type="pct"/>
            <w:shd w:val="clear" w:color="000000" w:fill="FFFFFF"/>
            <w:vAlign w:val="center"/>
          </w:tcPr>
          <w:p w:rsidR="007A029E" w:rsidRPr="00A5746B" w:rsidRDefault="00504481" w:rsidP="00F61C12">
            <w:pPr>
              <w:jc w:val="center"/>
              <w:rPr>
                <w:sz w:val="22"/>
              </w:rPr>
            </w:pPr>
            <w:r>
              <w:rPr>
                <w:sz w:val="22"/>
              </w:rPr>
              <w:t>Котельная</w:t>
            </w:r>
            <w:r w:rsidR="007A029E" w:rsidRPr="00A5746B">
              <w:rPr>
                <w:sz w:val="22"/>
              </w:rPr>
              <w:t xml:space="preserve"> (с.Пудем, ул. Горького, 49а, А)</w:t>
            </w:r>
          </w:p>
        </w:tc>
        <w:tc>
          <w:tcPr>
            <w:tcW w:w="875" w:type="pct"/>
            <w:vMerge/>
            <w:shd w:val="clear" w:color="auto" w:fill="auto"/>
            <w:vAlign w:val="center"/>
          </w:tcPr>
          <w:p w:rsidR="007A029E" w:rsidRPr="00A5746B" w:rsidRDefault="007A029E" w:rsidP="0006129B">
            <w:pPr>
              <w:jc w:val="center"/>
              <w:rPr>
                <w:rFonts w:eastAsia="Times New Roman"/>
                <w:sz w:val="22"/>
                <w:lang w:eastAsia="ru-RU"/>
              </w:rPr>
            </w:pPr>
          </w:p>
        </w:tc>
        <w:tc>
          <w:tcPr>
            <w:tcW w:w="875" w:type="pct"/>
            <w:shd w:val="clear" w:color="000000" w:fill="FFFFFF"/>
            <w:vAlign w:val="center"/>
          </w:tcPr>
          <w:p w:rsidR="007A029E" w:rsidRPr="00A5746B" w:rsidRDefault="007A029E" w:rsidP="00C63D80">
            <w:pPr>
              <w:jc w:val="center"/>
              <w:rPr>
                <w:rFonts w:eastAsia="Times New Roman"/>
                <w:sz w:val="22"/>
                <w:lang w:eastAsia="ru-RU"/>
              </w:rPr>
            </w:pPr>
            <w:r w:rsidRPr="00A5746B">
              <w:rPr>
                <w:rFonts w:eastAsia="Times New Roman"/>
                <w:sz w:val="22"/>
                <w:lang w:eastAsia="ru-RU"/>
              </w:rPr>
              <w:t>Р=0,99943;</w:t>
            </w:r>
          </w:p>
          <w:p w:rsidR="007A029E" w:rsidRPr="00A5746B" w:rsidRDefault="007A029E" w:rsidP="00C63D80">
            <w:pPr>
              <w:jc w:val="center"/>
              <w:rPr>
                <w:rFonts w:eastAsia="Times New Roman"/>
                <w:sz w:val="22"/>
                <w:lang w:eastAsia="ru-RU"/>
              </w:rPr>
            </w:pPr>
            <w:r w:rsidRPr="00A5746B">
              <w:rPr>
                <w:rFonts w:eastAsia="Times New Roman"/>
                <w:sz w:val="22"/>
                <w:lang w:eastAsia="ru-RU"/>
              </w:rPr>
              <w:t>Кг=0,999953</w:t>
            </w:r>
          </w:p>
        </w:tc>
        <w:tc>
          <w:tcPr>
            <w:tcW w:w="1802" w:type="pct"/>
            <w:shd w:val="clear" w:color="000000" w:fill="FFFFFF"/>
            <w:vAlign w:val="center"/>
          </w:tcPr>
          <w:p w:rsidR="007A029E" w:rsidRPr="00A5746B" w:rsidRDefault="007A029E" w:rsidP="00E1104F">
            <w:pPr>
              <w:jc w:val="center"/>
              <w:rPr>
                <w:rFonts w:eastAsia="Times New Roman"/>
                <w:bCs/>
                <w:sz w:val="22"/>
                <w:lang w:eastAsia="ru-RU"/>
              </w:rPr>
            </w:pPr>
            <w:r w:rsidRPr="00A5746B">
              <w:rPr>
                <w:rFonts w:eastAsia="Times New Roman"/>
                <w:bCs/>
                <w:sz w:val="22"/>
                <w:lang w:eastAsia="ru-RU"/>
              </w:rPr>
              <w:t>Вероятность безотказной работы системы соотве</w:t>
            </w:r>
            <w:r w:rsidRPr="00A5746B">
              <w:rPr>
                <w:rFonts w:eastAsia="Times New Roman"/>
                <w:bCs/>
                <w:sz w:val="22"/>
                <w:lang w:eastAsia="ru-RU"/>
              </w:rPr>
              <w:t>т</w:t>
            </w:r>
            <w:r w:rsidRPr="00A5746B">
              <w:rPr>
                <w:rFonts w:eastAsia="Times New Roman"/>
                <w:bCs/>
                <w:sz w:val="22"/>
                <w:lang w:eastAsia="ru-RU"/>
              </w:rPr>
              <w:t xml:space="preserve">ствует нормативным требованиям, </w:t>
            </w:r>
            <w:r w:rsidRPr="00A5746B">
              <w:rPr>
                <w:rFonts w:eastAsia="Times New Roman"/>
                <w:sz w:val="22"/>
                <w:lang w:eastAsia="ru-RU"/>
              </w:rPr>
              <w:t>коэффициент г</w:t>
            </w:r>
            <w:r w:rsidRPr="00A5746B">
              <w:rPr>
                <w:rFonts w:eastAsia="Times New Roman"/>
                <w:sz w:val="22"/>
                <w:lang w:eastAsia="ru-RU"/>
              </w:rPr>
              <w:t>о</w:t>
            </w:r>
            <w:r w:rsidRPr="00A5746B">
              <w:rPr>
                <w:rFonts w:eastAsia="Times New Roman"/>
                <w:sz w:val="22"/>
                <w:lang w:eastAsia="ru-RU"/>
              </w:rPr>
              <w:t xml:space="preserve">товности </w:t>
            </w:r>
            <w:r w:rsidRPr="00A5746B">
              <w:rPr>
                <w:rFonts w:eastAsia="Times New Roman"/>
                <w:bCs/>
                <w:sz w:val="22"/>
                <w:lang w:eastAsia="ru-RU"/>
              </w:rPr>
              <w:t>соответствует нормативным требованиям</w:t>
            </w:r>
          </w:p>
        </w:tc>
      </w:tr>
      <w:tr w:rsidR="007A029E" w:rsidRPr="00A5746B" w:rsidTr="00A134B9">
        <w:trPr>
          <w:cantSplit/>
          <w:jc w:val="center"/>
        </w:trPr>
        <w:tc>
          <w:tcPr>
            <w:tcW w:w="256" w:type="pct"/>
            <w:shd w:val="clear" w:color="auto" w:fill="auto"/>
            <w:vAlign w:val="center"/>
          </w:tcPr>
          <w:p w:rsidR="007A029E" w:rsidRPr="00A5746B" w:rsidRDefault="007A029E" w:rsidP="00F61C12">
            <w:pPr>
              <w:pStyle w:val="ab"/>
              <w:jc w:val="center"/>
              <w:rPr>
                <w:sz w:val="22"/>
                <w:szCs w:val="22"/>
              </w:rPr>
            </w:pPr>
            <w:r w:rsidRPr="00A5746B">
              <w:rPr>
                <w:sz w:val="22"/>
                <w:szCs w:val="22"/>
              </w:rPr>
              <w:t>16</w:t>
            </w:r>
          </w:p>
        </w:tc>
        <w:tc>
          <w:tcPr>
            <w:tcW w:w="1192" w:type="pct"/>
            <w:shd w:val="clear" w:color="000000" w:fill="FFFFFF"/>
            <w:vAlign w:val="center"/>
          </w:tcPr>
          <w:p w:rsidR="007A029E" w:rsidRPr="00A5746B" w:rsidRDefault="007A029E" w:rsidP="00F61C12">
            <w:pPr>
              <w:jc w:val="center"/>
              <w:rPr>
                <w:sz w:val="22"/>
              </w:rPr>
            </w:pPr>
            <w:r w:rsidRPr="00A5746B">
              <w:rPr>
                <w:sz w:val="22"/>
              </w:rPr>
              <w:t>Котельная (с.Никольское, ул. Це</w:t>
            </w:r>
            <w:r w:rsidRPr="00A5746B">
              <w:rPr>
                <w:sz w:val="22"/>
              </w:rPr>
              <w:t>н</w:t>
            </w:r>
            <w:r w:rsidRPr="00A5746B">
              <w:rPr>
                <w:sz w:val="22"/>
              </w:rPr>
              <w:t>тральная, 4)</w:t>
            </w:r>
          </w:p>
        </w:tc>
        <w:tc>
          <w:tcPr>
            <w:tcW w:w="875" w:type="pct"/>
            <w:vMerge/>
            <w:shd w:val="clear" w:color="auto" w:fill="auto"/>
            <w:vAlign w:val="center"/>
          </w:tcPr>
          <w:p w:rsidR="007A029E" w:rsidRPr="00A5746B" w:rsidRDefault="007A029E" w:rsidP="0006129B">
            <w:pPr>
              <w:jc w:val="center"/>
              <w:rPr>
                <w:rFonts w:eastAsia="Times New Roman"/>
                <w:sz w:val="22"/>
                <w:lang w:eastAsia="ru-RU"/>
              </w:rPr>
            </w:pPr>
          </w:p>
        </w:tc>
        <w:tc>
          <w:tcPr>
            <w:tcW w:w="875" w:type="pct"/>
            <w:shd w:val="clear" w:color="000000" w:fill="FFFFFF"/>
            <w:vAlign w:val="center"/>
          </w:tcPr>
          <w:p w:rsidR="007A029E" w:rsidRPr="00A5746B" w:rsidRDefault="007A029E" w:rsidP="00C63D80">
            <w:pPr>
              <w:jc w:val="center"/>
              <w:rPr>
                <w:rFonts w:eastAsia="Times New Roman"/>
                <w:sz w:val="22"/>
                <w:lang w:eastAsia="ru-RU"/>
              </w:rPr>
            </w:pPr>
            <w:r w:rsidRPr="00A5746B">
              <w:rPr>
                <w:rFonts w:eastAsia="Times New Roman"/>
                <w:sz w:val="22"/>
                <w:lang w:eastAsia="ru-RU"/>
              </w:rPr>
              <w:t>Р=0,99978;</w:t>
            </w:r>
          </w:p>
          <w:p w:rsidR="007A029E" w:rsidRPr="00A5746B" w:rsidRDefault="007A029E" w:rsidP="00C63D80">
            <w:pPr>
              <w:jc w:val="center"/>
              <w:rPr>
                <w:rFonts w:eastAsia="Times New Roman"/>
                <w:sz w:val="22"/>
                <w:lang w:eastAsia="ru-RU"/>
              </w:rPr>
            </w:pPr>
            <w:r w:rsidRPr="00A5746B">
              <w:rPr>
                <w:rFonts w:eastAsia="Times New Roman"/>
                <w:sz w:val="22"/>
                <w:lang w:eastAsia="ru-RU"/>
              </w:rPr>
              <w:t>Кг=0,999983</w:t>
            </w:r>
          </w:p>
        </w:tc>
        <w:tc>
          <w:tcPr>
            <w:tcW w:w="1802" w:type="pct"/>
            <w:shd w:val="clear" w:color="000000" w:fill="FFFFFF"/>
            <w:vAlign w:val="center"/>
          </w:tcPr>
          <w:p w:rsidR="007A029E" w:rsidRPr="00A5746B" w:rsidRDefault="007A029E" w:rsidP="00E1104F">
            <w:pPr>
              <w:jc w:val="center"/>
              <w:rPr>
                <w:rFonts w:eastAsia="Times New Roman"/>
                <w:bCs/>
                <w:sz w:val="22"/>
                <w:lang w:eastAsia="ru-RU"/>
              </w:rPr>
            </w:pPr>
            <w:r w:rsidRPr="00A5746B">
              <w:rPr>
                <w:rFonts w:eastAsia="Times New Roman"/>
                <w:bCs/>
                <w:sz w:val="22"/>
                <w:lang w:eastAsia="ru-RU"/>
              </w:rPr>
              <w:t>Вероятность безотказной работы системы соотве</w:t>
            </w:r>
            <w:r w:rsidRPr="00A5746B">
              <w:rPr>
                <w:rFonts w:eastAsia="Times New Roman"/>
                <w:bCs/>
                <w:sz w:val="22"/>
                <w:lang w:eastAsia="ru-RU"/>
              </w:rPr>
              <w:t>т</w:t>
            </w:r>
            <w:r w:rsidRPr="00A5746B">
              <w:rPr>
                <w:rFonts w:eastAsia="Times New Roman"/>
                <w:bCs/>
                <w:sz w:val="22"/>
                <w:lang w:eastAsia="ru-RU"/>
              </w:rPr>
              <w:t xml:space="preserve">ствует нормативным требованиям, </w:t>
            </w:r>
            <w:r w:rsidRPr="00A5746B">
              <w:rPr>
                <w:rFonts w:eastAsia="Times New Roman"/>
                <w:sz w:val="22"/>
                <w:lang w:eastAsia="ru-RU"/>
              </w:rPr>
              <w:t>коэффициент г</w:t>
            </w:r>
            <w:r w:rsidRPr="00A5746B">
              <w:rPr>
                <w:rFonts w:eastAsia="Times New Roman"/>
                <w:sz w:val="22"/>
                <w:lang w:eastAsia="ru-RU"/>
              </w:rPr>
              <w:t>о</w:t>
            </w:r>
            <w:r w:rsidRPr="00A5746B">
              <w:rPr>
                <w:rFonts w:eastAsia="Times New Roman"/>
                <w:sz w:val="22"/>
                <w:lang w:eastAsia="ru-RU"/>
              </w:rPr>
              <w:t xml:space="preserve">товности </w:t>
            </w:r>
            <w:r w:rsidRPr="00A5746B">
              <w:rPr>
                <w:rFonts w:eastAsia="Times New Roman"/>
                <w:bCs/>
                <w:sz w:val="22"/>
                <w:lang w:eastAsia="ru-RU"/>
              </w:rPr>
              <w:t>соответствует нормативным требованиям</w:t>
            </w:r>
          </w:p>
        </w:tc>
      </w:tr>
      <w:tr w:rsidR="007A029E" w:rsidRPr="00A5746B" w:rsidTr="00A134B9">
        <w:trPr>
          <w:cantSplit/>
          <w:jc w:val="center"/>
        </w:trPr>
        <w:tc>
          <w:tcPr>
            <w:tcW w:w="256" w:type="pct"/>
            <w:shd w:val="clear" w:color="auto" w:fill="auto"/>
            <w:vAlign w:val="center"/>
          </w:tcPr>
          <w:p w:rsidR="007A029E" w:rsidRPr="00A5746B" w:rsidRDefault="007A029E" w:rsidP="00F61C12">
            <w:pPr>
              <w:pStyle w:val="ab"/>
              <w:jc w:val="center"/>
              <w:rPr>
                <w:sz w:val="22"/>
                <w:szCs w:val="22"/>
              </w:rPr>
            </w:pPr>
            <w:r w:rsidRPr="00A5746B">
              <w:rPr>
                <w:sz w:val="22"/>
                <w:szCs w:val="22"/>
              </w:rPr>
              <w:t>17</w:t>
            </w:r>
          </w:p>
        </w:tc>
        <w:tc>
          <w:tcPr>
            <w:tcW w:w="1192" w:type="pct"/>
            <w:shd w:val="clear" w:color="000000" w:fill="FFFFFF"/>
            <w:vAlign w:val="center"/>
          </w:tcPr>
          <w:p w:rsidR="007A029E" w:rsidRPr="00A5746B" w:rsidRDefault="007A029E" w:rsidP="00F61C12">
            <w:pPr>
              <w:jc w:val="center"/>
              <w:rPr>
                <w:sz w:val="22"/>
              </w:rPr>
            </w:pPr>
            <w:r w:rsidRPr="00A5746B">
              <w:rPr>
                <w:sz w:val="22"/>
              </w:rPr>
              <w:t>Котельная (с.Елово, ул. Школьная, 11а)</w:t>
            </w:r>
          </w:p>
        </w:tc>
        <w:tc>
          <w:tcPr>
            <w:tcW w:w="875" w:type="pct"/>
            <w:vMerge/>
            <w:shd w:val="clear" w:color="auto" w:fill="auto"/>
            <w:vAlign w:val="center"/>
          </w:tcPr>
          <w:p w:rsidR="007A029E" w:rsidRPr="00A5746B" w:rsidRDefault="007A029E" w:rsidP="0006129B">
            <w:pPr>
              <w:jc w:val="center"/>
              <w:rPr>
                <w:rFonts w:eastAsia="Times New Roman"/>
                <w:sz w:val="22"/>
                <w:lang w:eastAsia="ru-RU"/>
              </w:rPr>
            </w:pPr>
          </w:p>
        </w:tc>
        <w:tc>
          <w:tcPr>
            <w:tcW w:w="875" w:type="pct"/>
            <w:shd w:val="clear" w:color="000000" w:fill="FFFFFF"/>
            <w:vAlign w:val="center"/>
          </w:tcPr>
          <w:p w:rsidR="007A029E" w:rsidRPr="00A5746B" w:rsidRDefault="007A029E" w:rsidP="00C63D80">
            <w:pPr>
              <w:jc w:val="center"/>
              <w:rPr>
                <w:rFonts w:eastAsia="Times New Roman"/>
                <w:sz w:val="22"/>
                <w:lang w:eastAsia="ru-RU"/>
              </w:rPr>
            </w:pPr>
            <w:r w:rsidRPr="00A5746B">
              <w:rPr>
                <w:rFonts w:eastAsia="Times New Roman"/>
                <w:sz w:val="22"/>
                <w:lang w:eastAsia="ru-RU"/>
              </w:rPr>
              <w:t>Р=0,99981;</w:t>
            </w:r>
          </w:p>
          <w:p w:rsidR="007A029E" w:rsidRPr="00A5746B" w:rsidRDefault="007A029E" w:rsidP="00C63D80">
            <w:pPr>
              <w:jc w:val="center"/>
              <w:rPr>
                <w:rFonts w:eastAsia="Times New Roman"/>
                <w:sz w:val="22"/>
                <w:lang w:eastAsia="ru-RU"/>
              </w:rPr>
            </w:pPr>
            <w:r w:rsidRPr="00A5746B">
              <w:rPr>
                <w:rFonts w:eastAsia="Times New Roman"/>
                <w:sz w:val="22"/>
                <w:lang w:eastAsia="ru-RU"/>
              </w:rPr>
              <w:t>Кг=0,999993</w:t>
            </w:r>
          </w:p>
        </w:tc>
        <w:tc>
          <w:tcPr>
            <w:tcW w:w="1802" w:type="pct"/>
            <w:shd w:val="clear" w:color="000000" w:fill="FFFFFF"/>
            <w:vAlign w:val="center"/>
          </w:tcPr>
          <w:p w:rsidR="007A029E" w:rsidRPr="00A5746B" w:rsidRDefault="007A029E" w:rsidP="00E1104F">
            <w:pPr>
              <w:jc w:val="center"/>
              <w:rPr>
                <w:rFonts w:eastAsia="Times New Roman"/>
                <w:bCs/>
                <w:sz w:val="22"/>
                <w:lang w:eastAsia="ru-RU"/>
              </w:rPr>
            </w:pPr>
            <w:r w:rsidRPr="00A5746B">
              <w:rPr>
                <w:rFonts w:eastAsia="Times New Roman"/>
                <w:bCs/>
                <w:sz w:val="22"/>
                <w:lang w:eastAsia="ru-RU"/>
              </w:rPr>
              <w:t>Вероятность безотказной работы системы соотве</w:t>
            </w:r>
            <w:r w:rsidRPr="00A5746B">
              <w:rPr>
                <w:rFonts w:eastAsia="Times New Roman"/>
                <w:bCs/>
                <w:sz w:val="22"/>
                <w:lang w:eastAsia="ru-RU"/>
              </w:rPr>
              <w:t>т</w:t>
            </w:r>
            <w:r w:rsidRPr="00A5746B">
              <w:rPr>
                <w:rFonts w:eastAsia="Times New Roman"/>
                <w:bCs/>
                <w:sz w:val="22"/>
                <w:lang w:eastAsia="ru-RU"/>
              </w:rPr>
              <w:t xml:space="preserve">ствует нормативным требованиям, </w:t>
            </w:r>
            <w:r w:rsidRPr="00A5746B">
              <w:rPr>
                <w:rFonts w:eastAsia="Times New Roman"/>
                <w:sz w:val="22"/>
                <w:lang w:eastAsia="ru-RU"/>
              </w:rPr>
              <w:t>коэффициент г</w:t>
            </w:r>
            <w:r w:rsidRPr="00A5746B">
              <w:rPr>
                <w:rFonts w:eastAsia="Times New Roman"/>
                <w:sz w:val="22"/>
                <w:lang w:eastAsia="ru-RU"/>
              </w:rPr>
              <w:t>о</w:t>
            </w:r>
            <w:r w:rsidRPr="00A5746B">
              <w:rPr>
                <w:rFonts w:eastAsia="Times New Roman"/>
                <w:sz w:val="22"/>
                <w:lang w:eastAsia="ru-RU"/>
              </w:rPr>
              <w:t xml:space="preserve">товности </w:t>
            </w:r>
            <w:r w:rsidRPr="00A5746B">
              <w:rPr>
                <w:rFonts w:eastAsia="Times New Roman"/>
                <w:bCs/>
                <w:sz w:val="22"/>
                <w:lang w:eastAsia="ru-RU"/>
              </w:rPr>
              <w:t>соответствует нормативным требованиям</w:t>
            </w:r>
          </w:p>
        </w:tc>
      </w:tr>
      <w:tr w:rsidR="007A029E" w:rsidRPr="00A5746B" w:rsidTr="00A134B9">
        <w:trPr>
          <w:cantSplit/>
          <w:jc w:val="center"/>
        </w:trPr>
        <w:tc>
          <w:tcPr>
            <w:tcW w:w="256" w:type="pct"/>
            <w:shd w:val="clear" w:color="auto" w:fill="auto"/>
            <w:vAlign w:val="center"/>
          </w:tcPr>
          <w:p w:rsidR="007A029E" w:rsidRPr="00A5746B" w:rsidRDefault="007A029E" w:rsidP="00F61C12">
            <w:pPr>
              <w:pStyle w:val="ab"/>
              <w:jc w:val="center"/>
              <w:rPr>
                <w:sz w:val="22"/>
                <w:szCs w:val="22"/>
              </w:rPr>
            </w:pPr>
            <w:r w:rsidRPr="00A5746B">
              <w:rPr>
                <w:sz w:val="22"/>
                <w:szCs w:val="22"/>
              </w:rPr>
              <w:t>18</w:t>
            </w:r>
          </w:p>
        </w:tc>
        <w:tc>
          <w:tcPr>
            <w:tcW w:w="1192" w:type="pct"/>
            <w:shd w:val="clear" w:color="000000" w:fill="FFFFFF"/>
            <w:vAlign w:val="center"/>
          </w:tcPr>
          <w:p w:rsidR="007A029E" w:rsidRPr="00A5746B" w:rsidRDefault="007A029E" w:rsidP="00F61C12">
            <w:pPr>
              <w:jc w:val="center"/>
              <w:rPr>
                <w:sz w:val="22"/>
              </w:rPr>
            </w:pPr>
            <w:r w:rsidRPr="00A5746B">
              <w:rPr>
                <w:sz w:val="22"/>
              </w:rPr>
              <w:t>Котельная (п.Яр, ул. Пролетарская, 14)</w:t>
            </w:r>
          </w:p>
        </w:tc>
        <w:tc>
          <w:tcPr>
            <w:tcW w:w="875" w:type="pct"/>
            <w:vMerge/>
            <w:shd w:val="clear" w:color="auto" w:fill="auto"/>
            <w:vAlign w:val="center"/>
          </w:tcPr>
          <w:p w:rsidR="007A029E" w:rsidRPr="00A5746B" w:rsidRDefault="007A029E" w:rsidP="0006129B">
            <w:pPr>
              <w:jc w:val="center"/>
              <w:rPr>
                <w:rFonts w:eastAsia="Times New Roman"/>
                <w:sz w:val="22"/>
                <w:lang w:eastAsia="ru-RU"/>
              </w:rPr>
            </w:pPr>
          </w:p>
        </w:tc>
        <w:tc>
          <w:tcPr>
            <w:tcW w:w="875" w:type="pct"/>
            <w:shd w:val="clear" w:color="000000" w:fill="FFFFFF"/>
            <w:vAlign w:val="center"/>
          </w:tcPr>
          <w:p w:rsidR="007A029E" w:rsidRPr="00A5746B" w:rsidRDefault="007A029E" w:rsidP="00C63D80">
            <w:pPr>
              <w:jc w:val="center"/>
              <w:rPr>
                <w:rFonts w:eastAsia="Times New Roman"/>
                <w:sz w:val="22"/>
                <w:lang w:eastAsia="ru-RU"/>
              </w:rPr>
            </w:pPr>
            <w:r w:rsidRPr="00A5746B">
              <w:rPr>
                <w:rFonts w:eastAsia="Times New Roman"/>
                <w:sz w:val="22"/>
                <w:lang w:eastAsia="ru-RU"/>
              </w:rPr>
              <w:t>Р=1,00000;</w:t>
            </w:r>
          </w:p>
          <w:p w:rsidR="007A029E" w:rsidRPr="00A5746B" w:rsidRDefault="007A029E" w:rsidP="00C63D80">
            <w:pPr>
              <w:jc w:val="center"/>
              <w:rPr>
                <w:rFonts w:eastAsia="Times New Roman"/>
                <w:sz w:val="22"/>
                <w:lang w:eastAsia="ru-RU"/>
              </w:rPr>
            </w:pPr>
            <w:r w:rsidRPr="00A5746B">
              <w:rPr>
                <w:rFonts w:eastAsia="Times New Roman"/>
                <w:sz w:val="22"/>
                <w:lang w:eastAsia="ru-RU"/>
              </w:rPr>
              <w:t>Кг=0,999982</w:t>
            </w:r>
          </w:p>
        </w:tc>
        <w:tc>
          <w:tcPr>
            <w:tcW w:w="1802" w:type="pct"/>
            <w:shd w:val="clear" w:color="000000" w:fill="FFFFFF"/>
            <w:vAlign w:val="center"/>
          </w:tcPr>
          <w:p w:rsidR="007A029E" w:rsidRPr="00A5746B" w:rsidRDefault="007A029E" w:rsidP="00E1104F">
            <w:pPr>
              <w:jc w:val="center"/>
              <w:rPr>
                <w:rFonts w:eastAsia="Times New Roman"/>
                <w:bCs/>
                <w:sz w:val="22"/>
                <w:lang w:eastAsia="ru-RU"/>
              </w:rPr>
            </w:pPr>
            <w:r w:rsidRPr="00A5746B">
              <w:rPr>
                <w:rFonts w:eastAsia="Times New Roman"/>
                <w:bCs/>
                <w:sz w:val="22"/>
                <w:lang w:eastAsia="ru-RU"/>
              </w:rPr>
              <w:t>Вероятность безотказной работы системы соотве</w:t>
            </w:r>
            <w:r w:rsidRPr="00A5746B">
              <w:rPr>
                <w:rFonts w:eastAsia="Times New Roman"/>
                <w:bCs/>
                <w:sz w:val="22"/>
                <w:lang w:eastAsia="ru-RU"/>
              </w:rPr>
              <w:t>т</w:t>
            </w:r>
            <w:r w:rsidRPr="00A5746B">
              <w:rPr>
                <w:rFonts w:eastAsia="Times New Roman"/>
                <w:bCs/>
                <w:sz w:val="22"/>
                <w:lang w:eastAsia="ru-RU"/>
              </w:rPr>
              <w:t xml:space="preserve">ствует нормативным требованиям, </w:t>
            </w:r>
            <w:r w:rsidRPr="00A5746B">
              <w:rPr>
                <w:rFonts w:eastAsia="Times New Roman"/>
                <w:sz w:val="22"/>
                <w:lang w:eastAsia="ru-RU"/>
              </w:rPr>
              <w:t>коэффициент г</w:t>
            </w:r>
            <w:r w:rsidRPr="00A5746B">
              <w:rPr>
                <w:rFonts w:eastAsia="Times New Roman"/>
                <w:sz w:val="22"/>
                <w:lang w:eastAsia="ru-RU"/>
              </w:rPr>
              <w:t>о</w:t>
            </w:r>
            <w:r w:rsidRPr="00A5746B">
              <w:rPr>
                <w:rFonts w:eastAsia="Times New Roman"/>
                <w:sz w:val="22"/>
                <w:lang w:eastAsia="ru-RU"/>
              </w:rPr>
              <w:t xml:space="preserve">товности </w:t>
            </w:r>
            <w:r w:rsidRPr="00A5746B">
              <w:rPr>
                <w:rFonts w:eastAsia="Times New Roman"/>
                <w:bCs/>
                <w:sz w:val="22"/>
                <w:lang w:eastAsia="ru-RU"/>
              </w:rPr>
              <w:t>соответствует нормативным требованиям</w:t>
            </w:r>
          </w:p>
        </w:tc>
      </w:tr>
    </w:tbl>
    <w:p w:rsidR="009D60F7" w:rsidRPr="00A5746B" w:rsidRDefault="009D60F7"/>
    <w:p w:rsidR="00A134B9" w:rsidRPr="00A5746B" w:rsidRDefault="00BD4BE4" w:rsidP="00BD4BE4">
      <w:pPr>
        <w:ind w:firstLine="567"/>
        <w:rPr>
          <w:szCs w:val="24"/>
        </w:rPr>
      </w:pPr>
      <w:r w:rsidRPr="00A5746B">
        <w:rPr>
          <w:szCs w:val="24"/>
        </w:rPr>
        <w:t xml:space="preserve">Вероятность безотказной работы и коэффициент готовности системы теплоснабжения </w:t>
      </w:r>
      <w:r w:rsidR="00EF4F5F" w:rsidRPr="00A5746B">
        <w:rPr>
          <w:szCs w:val="24"/>
        </w:rPr>
        <w:t>округа</w:t>
      </w:r>
      <w:r w:rsidRPr="00A5746B">
        <w:rPr>
          <w:szCs w:val="24"/>
        </w:rPr>
        <w:t xml:space="preserve"> соответствует нормативным требован</w:t>
      </w:r>
      <w:r w:rsidRPr="00A5746B">
        <w:rPr>
          <w:szCs w:val="24"/>
        </w:rPr>
        <w:t>и</w:t>
      </w:r>
      <w:r w:rsidRPr="00A5746B">
        <w:rPr>
          <w:szCs w:val="24"/>
        </w:rPr>
        <w:t>ям. Для обеспечения надежного теплоснабжения потребителей рекомендуется</w:t>
      </w:r>
      <w:r w:rsidR="00AC356D" w:rsidRPr="00A5746B">
        <w:rPr>
          <w:szCs w:val="24"/>
        </w:rPr>
        <w:t xml:space="preserve"> заменить изношенные участи тепловых сетей, а также</w:t>
      </w:r>
      <w:r w:rsidRPr="00A5746B">
        <w:rPr>
          <w:szCs w:val="24"/>
        </w:rPr>
        <w:t xml:space="preserve"> сво</w:t>
      </w:r>
      <w:r w:rsidRPr="00A5746B">
        <w:rPr>
          <w:szCs w:val="24"/>
        </w:rPr>
        <w:t>е</w:t>
      </w:r>
      <w:r w:rsidRPr="00A5746B">
        <w:rPr>
          <w:szCs w:val="24"/>
        </w:rPr>
        <w:t>временно проводить текущие и плановые ремонты объектов системы теплоснабжения.</w:t>
      </w:r>
    </w:p>
    <w:p w:rsidR="00A134B9" w:rsidRPr="00A5746B" w:rsidRDefault="00A134B9" w:rsidP="00BD4BE4">
      <w:pPr>
        <w:ind w:firstLine="567"/>
        <w:rPr>
          <w:szCs w:val="24"/>
        </w:rPr>
        <w:sectPr w:rsidR="00A134B9" w:rsidRPr="00A5746B" w:rsidSect="00A134B9">
          <w:pgSz w:w="16838" w:h="11906" w:orient="landscape"/>
          <w:pgMar w:top="851" w:right="1134" w:bottom="1134" w:left="1134" w:header="708" w:footer="708" w:gutter="0"/>
          <w:cols w:space="708"/>
          <w:docGrid w:linePitch="360"/>
        </w:sectPr>
      </w:pPr>
    </w:p>
    <w:p w:rsidR="009D61FF" w:rsidRPr="00A5746B" w:rsidRDefault="00FC0CD1" w:rsidP="0006129B">
      <w:pPr>
        <w:pStyle w:val="30"/>
        <w:spacing w:line="240" w:lineRule="auto"/>
        <w:rPr>
          <w:rStyle w:val="ed"/>
        </w:rPr>
      </w:pPr>
      <w:bookmarkStart w:id="120" w:name="_Toc121588469"/>
      <w:r w:rsidRPr="00A5746B">
        <w:rPr>
          <w:rStyle w:val="ed"/>
        </w:rPr>
        <w:lastRenderedPageBreak/>
        <w:t>9.1 П</w:t>
      </w:r>
      <w:r w:rsidR="00274C31" w:rsidRPr="00A5746B">
        <w:rPr>
          <w:rStyle w:val="ed"/>
        </w:rPr>
        <w:t>оток отказов (частота отказов) участков тепловых сетей</w:t>
      </w:r>
      <w:bookmarkEnd w:id="120"/>
    </w:p>
    <w:p w:rsidR="00544264" w:rsidRPr="00A5746B" w:rsidRDefault="00544264" w:rsidP="0006129B">
      <w:pPr>
        <w:tabs>
          <w:tab w:val="left" w:pos="0"/>
        </w:tabs>
        <w:ind w:firstLine="567"/>
        <w:rPr>
          <w:szCs w:val="24"/>
        </w:rPr>
      </w:pPr>
      <w:r w:rsidRPr="00A5746B">
        <w:rPr>
          <w:rFonts w:eastAsia="Times New Roman"/>
          <w:szCs w:val="24"/>
          <w:lang w:eastAsia="ru-RU"/>
        </w:rPr>
        <w:t xml:space="preserve">Ограничений в подаче тепла не отмечено. </w:t>
      </w:r>
    </w:p>
    <w:p w:rsidR="00544264" w:rsidRPr="00A5746B" w:rsidRDefault="00544264" w:rsidP="0006129B">
      <w:pPr>
        <w:ind w:firstLine="567"/>
        <w:rPr>
          <w:szCs w:val="24"/>
        </w:rPr>
      </w:pPr>
      <w:r w:rsidRPr="00A5746B">
        <w:rPr>
          <w:szCs w:val="24"/>
        </w:rPr>
        <w:t>Для обеспечения надежного теплоснабжения потребителей рекомендуется провести раб</w:t>
      </w:r>
      <w:r w:rsidRPr="00A5746B">
        <w:rPr>
          <w:szCs w:val="24"/>
        </w:rPr>
        <w:t>о</w:t>
      </w:r>
      <w:r w:rsidRPr="00A5746B">
        <w:rPr>
          <w:szCs w:val="24"/>
        </w:rPr>
        <w:t>ты по реконструкции тепловых сетей с заменой изношенных участков. Ежегодная замена изн</w:t>
      </w:r>
      <w:r w:rsidRPr="00A5746B">
        <w:rPr>
          <w:szCs w:val="24"/>
        </w:rPr>
        <w:t>о</w:t>
      </w:r>
      <w:r w:rsidRPr="00A5746B">
        <w:rPr>
          <w:szCs w:val="24"/>
        </w:rPr>
        <w:t>шенных участков тепловых сетей позволит повысить надежность теплоснабжения, снизить в</w:t>
      </w:r>
      <w:r w:rsidRPr="00A5746B">
        <w:rPr>
          <w:szCs w:val="24"/>
        </w:rPr>
        <w:t>е</w:t>
      </w:r>
      <w:r w:rsidRPr="00A5746B">
        <w:rPr>
          <w:szCs w:val="24"/>
        </w:rPr>
        <w:t>роятность возникновения аварийной ситуации, а также сократить потери тепловой энергии и теплоносителя в тепловых сетях.</w:t>
      </w:r>
    </w:p>
    <w:p w:rsidR="009D61FF" w:rsidRPr="00A5746B" w:rsidRDefault="009D61FF" w:rsidP="0006129B">
      <w:pPr>
        <w:ind w:firstLine="709"/>
        <w:rPr>
          <w:b/>
          <w:szCs w:val="24"/>
        </w:rPr>
      </w:pPr>
    </w:p>
    <w:p w:rsidR="009D61FF" w:rsidRPr="00A5746B" w:rsidRDefault="00FC0CD1" w:rsidP="0006129B">
      <w:pPr>
        <w:pStyle w:val="30"/>
        <w:spacing w:line="240" w:lineRule="auto"/>
        <w:rPr>
          <w:rStyle w:val="ed"/>
        </w:rPr>
      </w:pPr>
      <w:bookmarkStart w:id="121" w:name="_Toc121588470"/>
      <w:r w:rsidRPr="00A5746B">
        <w:rPr>
          <w:rStyle w:val="ed"/>
        </w:rPr>
        <w:t>9.2 Ч</w:t>
      </w:r>
      <w:r w:rsidR="00274C31" w:rsidRPr="00A5746B">
        <w:rPr>
          <w:rStyle w:val="ed"/>
        </w:rPr>
        <w:t>астота отключений потребителей</w:t>
      </w:r>
      <w:bookmarkEnd w:id="121"/>
    </w:p>
    <w:p w:rsidR="009D61FF" w:rsidRPr="00A5746B" w:rsidRDefault="009D61FF" w:rsidP="0006129B">
      <w:pPr>
        <w:tabs>
          <w:tab w:val="left" w:pos="0"/>
        </w:tabs>
        <w:ind w:firstLine="567"/>
        <w:rPr>
          <w:rFonts w:eastAsia="Times New Roman"/>
          <w:szCs w:val="24"/>
          <w:lang w:eastAsia="ru-RU"/>
        </w:rPr>
      </w:pPr>
      <w:r w:rsidRPr="00A5746B">
        <w:rPr>
          <w:rFonts w:eastAsia="Times New Roman"/>
          <w:szCs w:val="24"/>
          <w:lang w:eastAsia="ru-RU"/>
        </w:rPr>
        <w:t>Ограничений в подаче тепла не отмечено.</w:t>
      </w:r>
    </w:p>
    <w:p w:rsidR="009D61FF" w:rsidRPr="00A5746B" w:rsidRDefault="009D61FF" w:rsidP="0006129B">
      <w:pPr>
        <w:ind w:firstLine="567"/>
      </w:pPr>
      <w:r w:rsidRPr="00A5746B">
        <w:t>На текущий момент эксплуатационная надежность тепловых сетей обеспечивалась за счет текущей ликвидации возникающих повреждений в тепловых сетях и недопущению их развития в серьезные аварии с тяжелыми последствиями.</w:t>
      </w:r>
    </w:p>
    <w:p w:rsidR="009D61FF" w:rsidRPr="00A5746B" w:rsidRDefault="009D61FF" w:rsidP="0006129B">
      <w:pPr>
        <w:tabs>
          <w:tab w:val="left" w:pos="0"/>
        </w:tabs>
        <w:ind w:firstLine="709"/>
        <w:rPr>
          <w:rFonts w:eastAsia="Times New Roman"/>
          <w:szCs w:val="24"/>
          <w:lang w:eastAsia="ru-RU"/>
        </w:rPr>
      </w:pPr>
    </w:p>
    <w:p w:rsidR="009D61FF" w:rsidRPr="00A5746B" w:rsidRDefault="00FC0CD1" w:rsidP="0006129B">
      <w:pPr>
        <w:pStyle w:val="30"/>
        <w:spacing w:line="240" w:lineRule="auto"/>
        <w:rPr>
          <w:rStyle w:val="ed"/>
        </w:rPr>
      </w:pPr>
      <w:bookmarkStart w:id="122" w:name="_Toc121588471"/>
      <w:r w:rsidRPr="00A5746B">
        <w:rPr>
          <w:rStyle w:val="ed"/>
        </w:rPr>
        <w:t>9.3 П</w:t>
      </w:r>
      <w:r w:rsidR="00274C31" w:rsidRPr="00A5746B">
        <w:rPr>
          <w:rStyle w:val="ed"/>
        </w:rPr>
        <w:t>оток (частота) и время восстановления теплоснабжения потребителей после о</w:t>
      </w:r>
      <w:r w:rsidR="00274C31" w:rsidRPr="00A5746B">
        <w:rPr>
          <w:rStyle w:val="ed"/>
        </w:rPr>
        <w:t>т</w:t>
      </w:r>
      <w:r w:rsidR="00274C31" w:rsidRPr="00A5746B">
        <w:rPr>
          <w:rStyle w:val="ed"/>
        </w:rPr>
        <w:t>ключений</w:t>
      </w:r>
      <w:bookmarkEnd w:id="122"/>
    </w:p>
    <w:p w:rsidR="009D61FF" w:rsidRPr="00A5746B" w:rsidRDefault="009D61FF" w:rsidP="0006129B">
      <w:pPr>
        <w:ind w:firstLine="567"/>
      </w:pPr>
      <w:r w:rsidRPr="00A5746B">
        <w:t xml:space="preserve">Нормативное время восстановления тепловых сетей в зависимости от диаметра приведено в таблице </w:t>
      </w:r>
      <w:r w:rsidR="00A5746B">
        <w:t>33</w:t>
      </w:r>
      <w:r w:rsidR="00356395" w:rsidRPr="00A5746B">
        <w:t>.</w:t>
      </w:r>
    </w:p>
    <w:p w:rsidR="00F03211" w:rsidRPr="00A5746B" w:rsidRDefault="00F03211" w:rsidP="0006129B">
      <w:pPr>
        <w:ind w:firstLine="567"/>
      </w:pPr>
    </w:p>
    <w:p w:rsidR="009D61FF" w:rsidRPr="00A5746B" w:rsidRDefault="009D61FF" w:rsidP="0006129B">
      <w:pPr>
        <w:widowControl w:val="0"/>
        <w:adjustRightInd w:val="0"/>
        <w:textAlignment w:val="baseline"/>
        <w:rPr>
          <w:rFonts w:eastAsia="Microsoft YaHei"/>
          <w:bCs/>
          <w:szCs w:val="24"/>
        </w:rPr>
      </w:pPr>
      <w:r w:rsidRPr="00A5746B">
        <w:rPr>
          <w:rFonts w:eastAsia="Microsoft YaHei"/>
          <w:bCs/>
          <w:spacing w:val="-5"/>
          <w:szCs w:val="18"/>
        </w:rPr>
        <w:t xml:space="preserve">Таблица </w:t>
      </w:r>
      <w:r w:rsidR="008A3CE6" w:rsidRPr="00A5746B">
        <w:rPr>
          <w:rFonts w:eastAsia="Microsoft YaHei"/>
          <w:bCs/>
          <w:spacing w:val="-5"/>
          <w:szCs w:val="18"/>
        </w:rPr>
        <w:fldChar w:fldCharType="begin"/>
      </w:r>
      <w:r w:rsidRPr="00A5746B">
        <w:rPr>
          <w:rFonts w:eastAsia="Microsoft YaHei"/>
          <w:bCs/>
          <w:spacing w:val="-5"/>
          <w:szCs w:val="18"/>
        </w:rPr>
        <w:instrText xml:space="preserve"> SEQ Таблица \* ARABIC </w:instrText>
      </w:r>
      <w:r w:rsidR="008A3CE6" w:rsidRPr="00A5746B">
        <w:rPr>
          <w:rFonts w:eastAsia="Microsoft YaHei"/>
          <w:bCs/>
          <w:spacing w:val="-5"/>
          <w:szCs w:val="18"/>
        </w:rPr>
        <w:fldChar w:fldCharType="separate"/>
      </w:r>
      <w:r w:rsidR="00A5746B" w:rsidRPr="00A5746B">
        <w:rPr>
          <w:rFonts w:eastAsia="Microsoft YaHei"/>
          <w:bCs/>
          <w:noProof/>
          <w:spacing w:val="-5"/>
          <w:szCs w:val="18"/>
        </w:rPr>
        <w:t>33</w:t>
      </w:r>
      <w:r w:rsidR="008A3CE6" w:rsidRPr="00A5746B">
        <w:rPr>
          <w:rFonts w:eastAsia="Microsoft YaHei"/>
          <w:bCs/>
          <w:noProof/>
          <w:spacing w:val="-5"/>
          <w:szCs w:val="18"/>
        </w:rPr>
        <w:fldChar w:fldCharType="end"/>
      </w:r>
      <w:r w:rsidRPr="00A5746B">
        <w:rPr>
          <w:rFonts w:eastAsia="Microsoft YaHei"/>
          <w:bCs/>
          <w:szCs w:val="18"/>
        </w:rPr>
        <w:t xml:space="preserve"> </w:t>
      </w:r>
      <w:r w:rsidRPr="00A5746B">
        <w:rPr>
          <w:rFonts w:eastAsia="Microsoft YaHei"/>
          <w:bCs/>
          <w:szCs w:val="24"/>
        </w:rPr>
        <w:t xml:space="preserve">– Нормативное время восстановления тепловых сетей в зависимости от диаметра </w:t>
      </w:r>
    </w:p>
    <w:tbl>
      <w:tblPr>
        <w:tblW w:w="5000" w:type="pct"/>
        <w:jc w:val="center"/>
        <w:tblLook w:val="0000" w:firstRow="0" w:lastRow="0" w:firstColumn="0" w:lastColumn="0" w:noHBand="0" w:noVBand="0"/>
      </w:tblPr>
      <w:tblGrid>
        <w:gridCol w:w="759"/>
        <w:gridCol w:w="4837"/>
        <w:gridCol w:w="4541"/>
      </w:tblGrid>
      <w:tr w:rsidR="00873E8F" w:rsidRPr="00A5746B" w:rsidTr="00CB0895">
        <w:trPr>
          <w:jc w:val="center"/>
        </w:trPr>
        <w:tc>
          <w:tcPr>
            <w:tcW w:w="374" w:type="pct"/>
            <w:tcBorders>
              <w:top w:val="single" w:sz="4" w:space="0" w:color="auto"/>
              <w:left w:val="single" w:sz="4" w:space="0" w:color="auto"/>
              <w:bottom w:val="single" w:sz="4" w:space="0" w:color="auto"/>
              <w:right w:val="single" w:sz="4" w:space="0" w:color="auto"/>
            </w:tcBorders>
            <w:shd w:val="clear" w:color="auto" w:fill="FFFFFF"/>
            <w:vAlign w:val="center"/>
          </w:tcPr>
          <w:p w:rsidR="00EE0FAC" w:rsidRPr="00A5746B" w:rsidRDefault="00EE0FAC" w:rsidP="0006129B">
            <w:pPr>
              <w:jc w:val="center"/>
              <w:rPr>
                <w:rFonts w:eastAsia="Times New Roman"/>
                <w:sz w:val="22"/>
                <w:lang w:eastAsia="ru-RU"/>
              </w:rPr>
            </w:pPr>
            <w:r w:rsidRPr="00A5746B">
              <w:rPr>
                <w:rFonts w:eastAsia="Times New Roman"/>
                <w:sz w:val="22"/>
                <w:lang w:eastAsia="ru-RU"/>
              </w:rPr>
              <w:t>№ п/п</w:t>
            </w:r>
          </w:p>
        </w:tc>
        <w:tc>
          <w:tcPr>
            <w:tcW w:w="2386" w:type="pct"/>
            <w:tcBorders>
              <w:top w:val="single" w:sz="4" w:space="0" w:color="auto"/>
              <w:left w:val="single" w:sz="4" w:space="0" w:color="auto"/>
              <w:bottom w:val="single" w:sz="4" w:space="0" w:color="auto"/>
              <w:right w:val="single" w:sz="4" w:space="0" w:color="auto"/>
            </w:tcBorders>
            <w:shd w:val="clear" w:color="auto" w:fill="FFFFFF"/>
            <w:vAlign w:val="center"/>
          </w:tcPr>
          <w:p w:rsidR="00EE0FAC" w:rsidRPr="00A5746B" w:rsidRDefault="00EE0FAC" w:rsidP="0006129B">
            <w:pPr>
              <w:jc w:val="center"/>
              <w:rPr>
                <w:rFonts w:eastAsia="Times New Roman"/>
                <w:sz w:val="22"/>
                <w:lang w:eastAsia="ru-RU"/>
              </w:rPr>
            </w:pPr>
            <w:r w:rsidRPr="00A5746B">
              <w:rPr>
                <w:rFonts w:eastAsia="Times New Roman"/>
                <w:sz w:val="22"/>
                <w:lang w:eastAsia="ru-RU"/>
              </w:rPr>
              <w:t>Диаметр трубопровода</w:t>
            </w:r>
          </w:p>
        </w:tc>
        <w:tc>
          <w:tcPr>
            <w:tcW w:w="2240" w:type="pct"/>
            <w:tcBorders>
              <w:top w:val="single" w:sz="4" w:space="0" w:color="auto"/>
              <w:left w:val="nil"/>
              <w:bottom w:val="single" w:sz="4" w:space="0" w:color="auto"/>
              <w:right w:val="single" w:sz="4" w:space="0" w:color="auto"/>
            </w:tcBorders>
            <w:shd w:val="clear" w:color="auto" w:fill="FFFFFF"/>
            <w:vAlign w:val="center"/>
          </w:tcPr>
          <w:p w:rsidR="00EE0FAC" w:rsidRPr="00A5746B" w:rsidRDefault="00EE0FAC" w:rsidP="0006129B">
            <w:pPr>
              <w:jc w:val="center"/>
              <w:rPr>
                <w:rFonts w:eastAsia="Times New Roman"/>
                <w:sz w:val="22"/>
                <w:lang w:eastAsia="ru-RU"/>
              </w:rPr>
            </w:pPr>
            <w:r w:rsidRPr="00A5746B">
              <w:rPr>
                <w:rFonts w:eastAsia="Times New Roman"/>
                <w:sz w:val="22"/>
                <w:lang w:eastAsia="ru-RU"/>
              </w:rPr>
              <w:t>Время восстановления, ч</w:t>
            </w:r>
          </w:p>
        </w:tc>
      </w:tr>
      <w:tr w:rsidR="00873E8F" w:rsidRPr="00A5746B" w:rsidTr="00EE0FAC">
        <w:trPr>
          <w:jc w:val="center"/>
        </w:trPr>
        <w:tc>
          <w:tcPr>
            <w:tcW w:w="374" w:type="pct"/>
            <w:tcBorders>
              <w:top w:val="single" w:sz="4" w:space="0" w:color="auto"/>
              <w:left w:val="single" w:sz="4" w:space="0" w:color="auto"/>
              <w:bottom w:val="single" w:sz="4" w:space="0" w:color="auto"/>
              <w:right w:val="single" w:sz="4" w:space="0" w:color="auto"/>
            </w:tcBorders>
            <w:shd w:val="clear" w:color="auto" w:fill="FFFFFF"/>
            <w:vAlign w:val="center"/>
          </w:tcPr>
          <w:p w:rsidR="00EE0FAC" w:rsidRPr="00A5746B" w:rsidRDefault="00EE0FAC" w:rsidP="0006129B">
            <w:pPr>
              <w:jc w:val="center"/>
              <w:rPr>
                <w:rFonts w:eastAsia="Times New Roman"/>
                <w:sz w:val="22"/>
                <w:lang w:eastAsia="ru-RU"/>
              </w:rPr>
            </w:pPr>
            <w:r w:rsidRPr="00A5746B">
              <w:rPr>
                <w:rFonts w:eastAsia="Times New Roman"/>
                <w:sz w:val="22"/>
                <w:lang w:eastAsia="ru-RU"/>
              </w:rPr>
              <w:t>1</w:t>
            </w:r>
          </w:p>
        </w:tc>
        <w:tc>
          <w:tcPr>
            <w:tcW w:w="2386" w:type="pct"/>
            <w:tcBorders>
              <w:top w:val="single" w:sz="4" w:space="0" w:color="auto"/>
              <w:left w:val="single" w:sz="4" w:space="0" w:color="auto"/>
              <w:bottom w:val="single" w:sz="4" w:space="0" w:color="auto"/>
              <w:right w:val="single" w:sz="4" w:space="0" w:color="auto"/>
            </w:tcBorders>
            <w:shd w:val="clear" w:color="auto" w:fill="FFFFFF"/>
            <w:vAlign w:val="center"/>
          </w:tcPr>
          <w:p w:rsidR="00EE0FAC" w:rsidRPr="00A5746B" w:rsidRDefault="00EE0FAC" w:rsidP="0006129B">
            <w:pPr>
              <w:jc w:val="center"/>
              <w:rPr>
                <w:rFonts w:eastAsia="Times New Roman"/>
                <w:sz w:val="22"/>
                <w:lang w:eastAsia="ru-RU"/>
              </w:rPr>
            </w:pPr>
            <w:r w:rsidRPr="00A5746B">
              <w:rPr>
                <w:rFonts w:eastAsia="Times New Roman"/>
                <w:sz w:val="22"/>
                <w:lang w:eastAsia="ru-RU"/>
              </w:rPr>
              <w:t>До 300 мм</w:t>
            </w:r>
          </w:p>
        </w:tc>
        <w:tc>
          <w:tcPr>
            <w:tcW w:w="2240" w:type="pct"/>
            <w:tcBorders>
              <w:top w:val="single" w:sz="4" w:space="0" w:color="auto"/>
              <w:left w:val="nil"/>
              <w:bottom w:val="single" w:sz="4" w:space="0" w:color="auto"/>
              <w:right w:val="single" w:sz="4" w:space="0" w:color="auto"/>
            </w:tcBorders>
            <w:shd w:val="clear" w:color="auto" w:fill="FFFFFF"/>
          </w:tcPr>
          <w:p w:rsidR="00EE0FAC" w:rsidRPr="00A5746B" w:rsidRDefault="00EE0FAC" w:rsidP="0006129B">
            <w:pPr>
              <w:jc w:val="center"/>
              <w:rPr>
                <w:sz w:val="22"/>
              </w:rPr>
            </w:pPr>
            <w:r w:rsidRPr="00A5746B">
              <w:rPr>
                <w:sz w:val="22"/>
              </w:rPr>
              <w:t>15</w:t>
            </w:r>
          </w:p>
        </w:tc>
      </w:tr>
      <w:tr w:rsidR="00873E8F" w:rsidRPr="00A5746B" w:rsidTr="00EE0FAC">
        <w:trPr>
          <w:jc w:val="center"/>
        </w:trPr>
        <w:tc>
          <w:tcPr>
            <w:tcW w:w="374" w:type="pct"/>
            <w:tcBorders>
              <w:top w:val="single" w:sz="4" w:space="0" w:color="auto"/>
              <w:left w:val="single" w:sz="4" w:space="0" w:color="auto"/>
              <w:bottom w:val="single" w:sz="4" w:space="0" w:color="auto"/>
              <w:right w:val="single" w:sz="4" w:space="0" w:color="auto"/>
            </w:tcBorders>
            <w:shd w:val="clear" w:color="auto" w:fill="FFFFFF"/>
            <w:vAlign w:val="center"/>
          </w:tcPr>
          <w:p w:rsidR="00EE0FAC" w:rsidRPr="00A5746B" w:rsidRDefault="00EE0FAC" w:rsidP="0006129B">
            <w:pPr>
              <w:jc w:val="center"/>
              <w:rPr>
                <w:rFonts w:eastAsia="Times New Roman"/>
                <w:sz w:val="22"/>
                <w:lang w:eastAsia="ru-RU"/>
              </w:rPr>
            </w:pPr>
            <w:r w:rsidRPr="00A5746B">
              <w:rPr>
                <w:rFonts w:eastAsia="Times New Roman"/>
                <w:sz w:val="22"/>
                <w:lang w:eastAsia="ru-RU"/>
              </w:rPr>
              <w:t>2</w:t>
            </w:r>
          </w:p>
        </w:tc>
        <w:tc>
          <w:tcPr>
            <w:tcW w:w="2386" w:type="pct"/>
            <w:tcBorders>
              <w:top w:val="single" w:sz="4" w:space="0" w:color="auto"/>
              <w:left w:val="single" w:sz="4" w:space="0" w:color="auto"/>
              <w:bottom w:val="single" w:sz="4" w:space="0" w:color="auto"/>
              <w:right w:val="single" w:sz="4" w:space="0" w:color="auto"/>
            </w:tcBorders>
            <w:shd w:val="clear" w:color="auto" w:fill="FFFFFF"/>
            <w:vAlign w:val="center"/>
          </w:tcPr>
          <w:p w:rsidR="00EE0FAC" w:rsidRPr="00A5746B" w:rsidRDefault="00EE0FAC" w:rsidP="0006129B">
            <w:pPr>
              <w:jc w:val="center"/>
              <w:rPr>
                <w:rFonts w:eastAsia="Times New Roman"/>
                <w:sz w:val="22"/>
                <w:lang w:eastAsia="ru-RU"/>
              </w:rPr>
            </w:pPr>
            <w:r w:rsidRPr="00A5746B">
              <w:rPr>
                <w:rFonts w:eastAsia="Times New Roman"/>
                <w:sz w:val="22"/>
                <w:lang w:eastAsia="ru-RU"/>
              </w:rPr>
              <w:t>400 мм</w:t>
            </w:r>
          </w:p>
        </w:tc>
        <w:tc>
          <w:tcPr>
            <w:tcW w:w="2240" w:type="pct"/>
            <w:tcBorders>
              <w:top w:val="single" w:sz="4" w:space="0" w:color="auto"/>
              <w:left w:val="nil"/>
              <w:bottom w:val="single" w:sz="4" w:space="0" w:color="auto"/>
              <w:right w:val="single" w:sz="4" w:space="0" w:color="auto"/>
            </w:tcBorders>
            <w:shd w:val="clear" w:color="auto" w:fill="FFFFFF"/>
          </w:tcPr>
          <w:p w:rsidR="00EE0FAC" w:rsidRPr="00A5746B" w:rsidRDefault="00EE0FAC" w:rsidP="0006129B">
            <w:pPr>
              <w:jc w:val="center"/>
              <w:rPr>
                <w:sz w:val="22"/>
              </w:rPr>
            </w:pPr>
            <w:r w:rsidRPr="00A5746B">
              <w:rPr>
                <w:sz w:val="22"/>
              </w:rPr>
              <w:t>18</w:t>
            </w:r>
          </w:p>
        </w:tc>
      </w:tr>
      <w:tr w:rsidR="00873E8F" w:rsidRPr="00A5746B" w:rsidTr="00EE0FAC">
        <w:trPr>
          <w:jc w:val="center"/>
        </w:trPr>
        <w:tc>
          <w:tcPr>
            <w:tcW w:w="374" w:type="pct"/>
            <w:tcBorders>
              <w:top w:val="single" w:sz="4" w:space="0" w:color="auto"/>
              <w:left w:val="single" w:sz="4" w:space="0" w:color="auto"/>
              <w:bottom w:val="single" w:sz="4" w:space="0" w:color="auto"/>
              <w:right w:val="single" w:sz="4" w:space="0" w:color="auto"/>
            </w:tcBorders>
            <w:shd w:val="clear" w:color="auto" w:fill="FFFFFF"/>
            <w:vAlign w:val="center"/>
          </w:tcPr>
          <w:p w:rsidR="00EE0FAC" w:rsidRPr="00A5746B" w:rsidRDefault="00EE0FAC" w:rsidP="0006129B">
            <w:pPr>
              <w:jc w:val="center"/>
              <w:rPr>
                <w:rFonts w:eastAsia="Times New Roman"/>
                <w:sz w:val="22"/>
                <w:lang w:eastAsia="ru-RU"/>
              </w:rPr>
            </w:pPr>
            <w:r w:rsidRPr="00A5746B">
              <w:rPr>
                <w:rFonts w:eastAsia="Times New Roman"/>
                <w:sz w:val="22"/>
                <w:lang w:eastAsia="ru-RU"/>
              </w:rPr>
              <w:t>3</w:t>
            </w:r>
          </w:p>
        </w:tc>
        <w:tc>
          <w:tcPr>
            <w:tcW w:w="2386" w:type="pct"/>
            <w:tcBorders>
              <w:top w:val="single" w:sz="4" w:space="0" w:color="auto"/>
              <w:left w:val="single" w:sz="4" w:space="0" w:color="auto"/>
              <w:bottom w:val="single" w:sz="4" w:space="0" w:color="auto"/>
              <w:right w:val="single" w:sz="4" w:space="0" w:color="auto"/>
            </w:tcBorders>
            <w:shd w:val="clear" w:color="auto" w:fill="FFFFFF"/>
            <w:vAlign w:val="center"/>
          </w:tcPr>
          <w:p w:rsidR="00EE0FAC" w:rsidRPr="00A5746B" w:rsidRDefault="00EE0FAC" w:rsidP="0006129B">
            <w:pPr>
              <w:jc w:val="center"/>
              <w:rPr>
                <w:rFonts w:eastAsia="Times New Roman"/>
                <w:sz w:val="22"/>
                <w:lang w:eastAsia="ru-RU"/>
              </w:rPr>
            </w:pPr>
            <w:r w:rsidRPr="00A5746B">
              <w:rPr>
                <w:rFonts w:eastAsia="Times New Roman"/>
                <w:sz w:val="22"/>
                <w:lang w:eastAsia="ru-RU"/>
              </w:rPr>
              <w:t>500 мм</w:t>
            </w:r>
          </w:p>
        </w:tc>
        <w:tc>
          <w:tcPr>
            <w:tcW w:w="2240" w:type="pct"/>
            <w:tcBorders>
              <w:top w:val="single" w:sz="4" w:space="0" w:color="auto"/>
              <w:left w:val="nil"/>
              <w:bottom w:val="single" w:sz="4" w:space="0" w:color="auto"/>
              <w:right w:val="single" w:sz="4" w:space="0" w:color="auto"/>
            </w:tcBorders>
            <w:shd w:val="clear" w:color="auto" w:fill="FFFFFF"/>
          </w:tcPr>
          <w:p w:rsidR="00EE0FAC" w:rsidRPr="00A5746B" w:rsidRDefault="00EE0FAC" w:rsidP="0006129B">
            <w:pPr>
              <w:jc w:val="center"/>
              <w:rPr>
                <w:sz w:val="22"/>
              </w:rPr>
            </w:pPr>
            <w:r w:rsidRPr="00A5746B">
              <w:rPr>
                <w:sz w:val="22"/>
              </w:rPr>
              <w:t>22</w:t>
            </w:r>
          </w:p>
        </w:tc>
      </w:tr>
    </w:tbl>
    <w:p w:rsidR="009D61FF" w:rsidRPr="00A5746B" w:rsidRDefault="009D61FF" w:rsidP="0006129B">
      <w:pPr>
        <w:ind w:firstLine="709"/>
        <w:rPr>
          <w:b/>
          <w:szCs w:val="24"/>
        </w:rPr>
      </w:pPr>
    </w:p>
    <w:p w:rsidR="009D61FF" w:rsidRPr="00A5746B" w:rsidRDefault="00FC0CD1" w:rsidP="0006129B">
      <w:pPr>
        <w:pStyle w:val="30"/>
        <w:spacing w:line="240" w:lineRule="auto"/>
        <w:rPr>
          <w:rStyle w:val="ed"/>
        </w:rPr>
      </w:pPr>
      <w:bookmarkStart w:id="123" w:name="_Toc121588472"/>
      <w:r w:rsidRPr="00A5746B">
        <w:rPr>
          <w:rStyle w:val="ed"/>
        </w:rPr>
        <w:t>9.4 Г</w:t>
      </w:r>
      <w:r w:rsidR="00274C31" w:rsidRPr="00A5746B">
        <w:rPr>
          <w:rStyle w:val="ed"/>
        </w:rPr>
        <w:t>рафические материалы (карты-схемы тепловых сетей и зон ненормативной надежности и безопасности теплоснабжения)</w:t>
      </w:r>
      <w:bookmarkEnd w:id="123"/>
    </w:p>
    <w:p w:rsidR="003F5B9C" w:rsidRPr="00A5746B" w:rsidRDefault="003476D9" w:rsidP="0006129B">
      <w:pPr>
        <w:ind w:firstLine="567"/>
        <w:rPr>
          <w:szCs w:val="24"/>
        </w:rPr>
      </w:pPr>
      <w:r w:rsidRPr="00A5746B">
        <w:rPr>
          <w:szCs w:val="24"/>
        </w:rPr>
        <w:t>Вероятность безотказной работы и коэффициент готовности систем теплоснабжения</w:t>
      </w:r>
      <w:r w:rsidR="00D458C1" w:rsidRPr="00A5746B">
        <w:rPr>
          <w:szCs w:val="24"/>
        </w:rPr>
        <w:t xml:space="preserve"> </w:t>
      </w:r>
      <w:r w:rsidR="00EB24B0" w:rsidRPr="00A5746B">
        <w:rPr>
          <w:szCs w:val="24"/>
        </w:rPr>
        <w:t>с. Демидово</w:t>
      </w:r>
      <w:r w:rsidR="002F5504" w:rsidRPr="00A5746B">
        <w:rPr>
          <w:szCs w:val="24"/>
        </w:rPr>
        <w:t xml:space="preserve"> </w:t>
      </w:r>
      <w:r w:rsidRPr="00A5746B">
        <w:rPr>
          <w:szCs w:val="24"/>
        </w:rPr>
        <w:t>соответствует нормативным требованиям.</w:t>
      </w:r>
      <w:r w:rsidR="002F5504" w:rsidRPr="00A5746B">
        <w:rPr>
          <w:szCs w:val="24"/>
        </w:rPr>
        <w:t xml:space="preserve"> </w:t>
      </w:r>
      <w:r w:rsidR="003F5B9C" w:rsidRPr="00A5746B">
        <w:rPr>
          <w:szCs w:val="24"/>
        </w:rPr>
        <w:t>Зоны действия котельн</w:t>
      </w:r>
      <w:r w:rsidR="00EB24B0" w:rsidRPr="00A5746B">
        <w:rPr>
          <w:szCs w:val="24"/>
        </w:rPr>
        <w:t>ой</w:t>
      </w:r>
      <w:r w:rsidR="004E3267" w:rsidRPr="00A5746B">
        <w:rPr>
          <w:szCs w:val="24"/>
        </w:rPr>
        <w:t xml:space="preserve"> приведен</w:t>
      </w:r>
      <w:r w:rsidR="00EB24B0" w:rsidRPr="00A5746B">
        <w:rPr>
          <w:szCs w:val="24"/>
        </w:rPr>
        <w:t>а</w:t>
      </w:r>
      <w:r w:rsidR="004E3267" w:rsidRPr="00A5746B">
        <w:rPr>
          <w:szCs w:val="24"/>
        </w:rPr>
        <w:t xml:space="preserve"> в Ч</w:t>
      </w:r>
      <w:r w:rsidR="004E3267" w:rsidRPr="00A5746B">
        <w:rPr>
          <w:szCs w:val="24"/>
        </w:rPr>
        <w:t>а</w:t>
      </w:r>
      <w:r w:rsidR="004E3267" w:rsidRPr="00A5746B">
        <w:rPr>
          <w:szCs w:val="24"/>
        </w:rPr>
        <w:t>сти 4 настоящих обосновывающих материалов.</w:t>
      </w:r>
    </w:p>
    <w:p w:rsidR="00544264" w:rsidRPr="00A5746B" w:rsidRDefault="00544264" w:rsidP="0006129B">
      <w:pPr>
        <w:ind w:firstLine="709"/>
        <w:rPr>
          <w:rStyle w:val="ed"/>
          <w:b/>
          <w:szCs w:val="24"/>
        </w:rPr>
      </w:pPr>
    </w:p>
    <w:p w:rsidR="009D61FF" w:rsidRPr="00A5746B" w:rsidRDefault="00FC0CD1" w:rsidP="0006129B">
      <w:pPr>
        <w:pStyle w:val="30"/>
        <w:spacing w:line="240" w:lineRule="auto"/>
        <w:rPr>
          <w:rStyle w:val="ed"/>
        </w:rPr>
      </w:pPr>
      <w:bookmarkStart w:id="124" w:name="_Toc121588473"/>
      <w:r w:rsidRPr="00A5746B">
        <w:rPr>
          <w:rStyle w:val="ed"/>
        </w:rPr>
        <w:t>9.5 Р</w:t>
      </w:r>
      <w:r w:rsidR="00274C31" w:rsidRPr="00A5746B">
        <w:rPr>
          <w:rStyle w:val="ed"/>
        </w:rPr>
        <w:t>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w:t>
      </w:r>
      <w:r w:rsidR="00274C31" w:rsidRPr="00A5746B">
        <w:rPr>
          <w:rStyle w:val="ed"/>
        </w:rPr>
        <w:t>о</w:t>
      </w:r>
      <w:r w:rsidR="00274C31" w:rsidRPr="00A5746B">
        <w:rPr>
          <w:rStyle w:val="ed"/>
        </w:rPr>
        <w:t>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w:t>
      </w:r>
      <w:r w:rsidR="00274C31" w:rsidRPr="00A5746B">
        <w:rPr>
          <w:rStyle w:val="ed"/>
        </w:rPr>
        <w:t>е</w:t>
      </w:r>
      <w:r w:rsidR="00274C31" w:rsidRPr="00A5746B">
        <w:rPr>
          <w:rStyle w:val="ed"/>
        </w:rPr>
        <w:t>нии, утвержденными постановлением Правительства Российской Федерации от 17.10.2015 № 1114 «О расследовании причин аварийных ситуаций при теплоснабжении и о призн</w:t>
      </w:r>
      <w:r w:rsidR="00274C31" w:rsidRPr="00A5746B">
        <w:rPr>
          <w:rStyle w:val="ed"/>
        </w:rPr>
        <w:t>а</w:t>
      </w:r>
      <w:r w:rsidR="00274C31" w:rsidRPr="00A5746B">
        <w:rPr>
          <w:rStyle w:val="ed"/>
        </w:rPr>
        <w:t>нии утратившими силу отдельных положений Правил расследования причин аварий в электроэнергетике»</w:t>
      </w:r>
      <w:bookmarkEnd w:id="124"/>
    </w:p>
    <w:p w:rsidR="009D61FF" w:rsidRPr="00A5746B" w:rsidRDefault="009D61FF" w:rsidP="0006129B">
      <w:pPr>
        <w:ind w:firstLine="567"/>
        <w:rPr>
          <w:rStyle w:val="ed"/>
          <w:szCs w:val="24"/>
        </w:rPr>
      </w:pPr>
      <w:r w:rsidRPr="00A5746B">
        <w:rPr>
          <w:rStyle w:val="ed"/>
          <w:szCs w:val="24"/>
        </w:rPr>
        <w:t xml:space="preserve">Аварийных ситуаций расследование </w:t>
      </w:r>
      <w:r w:rsidR="003E6050" w:rsidRPr="00A5746B">
        <w:rPr>
          <w:rStyle w:val="ed"/>
          <w:szCs w:val="24"/>
        </w:rPr>
        <w:t>причин,</w:t>
      </w:r>
      <w:r w:rsidRPr="00A5746B">
        <w:rPr>
          <w:rStyle w:val="ed"/>
          <w:szCs w:val="24"/>
        </w:rPr>
        <w:t xml:space="preserve"> которых осуществляется федеральным орг</w:t>
      </w:r>
      <w:r w:rsidRPr="00A5746B">
        <w:rPr>
          <w:rStyle w:val="ed"/>
          <w:szCs w:val="24"/>
        </w:rPr>
        <w:t>а</w:t>
      </w:r>
      <w:r w:rsidRPr="00A5746B">
        <w:rPr>
          <w:rStyle w:val="ed"/>
          <w:szCs w:val="24"/>
        </w:rPr>
        <w:t>ном исполнительной власти, уполномоченным на осуществление федерального государстве</w:t>
      </w:r>
      <w:r w:rsidRPr="00A5746B">
        <w:rPr>
          <w:rStyle w:val="ed"/>
          <w:szCs w:val="24"/>
        </w:rPr>
        <w:t>н</w:t>
      </w:r>
      <w:r w:rsidRPr="00A5746B">
        <w:rPr>
          <w:rStyle w:val="ed"/>
          <w:szCs w:val="24"/>
        </w:rPr>
        <w:t xml:space="preserve">ного энергетического надзора, в соответствии с Правилами расследования причин аварийных ситуаций при теплоснабжении, утвержденными </w:t>
      </w:r>
      <w:r w:rsidR="0055093E" w:rsidRPr="00A5746B">
        <w:rPr>
          <w:rStyle w:val="ed"/>
          <w:szCs w:val="24"/>
        </w:rPr>
        <w:t>П</w:t>
      </w:r>
      <w:r w:rsidRPr="00A5746B">
        <w:rPr>
          <w:rStyle w:val="ed"/>
          <w:szCs w:val="24"/>
        </w:rPr>
        <w:t xml:space="preserve">остановлением Правительства </w:t>
      </w:r>
      <w:r w:rsidR="0055093E" w:rsidRPr="00A5746B">
        <w:rPr>
          <w:rStyle w:val="ed"/>
          <w:szCs w:val="24"/>
        </w:rPr>
        <w:t>РФ</w:t>
      </w:r>
      <w:r w:rsidRPr="00A5746B">
        <w:rPr>
          <w:rStyle w:val="ed"/>
          <w:szCs w:val="24"/>
        </w:rPr>
        <w:t xml:space="preserve"> </w:t>
      </w:r>
      <w:r w:rsidR="00F0526D" w:rsidRPr="00A5746B">
        <w:rPr>
          <w:rStyle w:val="ed"/>
          <w:szCs w:val="24"/>
        </w:rPr>
        <w:t xml:space="preserve">от </w:t>
      </w:r>
      <w:r w:rsidRPr="00A5746B">
        <w:rPr>
          <w:rStyle w:val="ed"/>
          <w:szCs w:val="24"/>
        </w:rPr>
        <w:t>17</w:t>
      </w:r>
      <w:r w:rsidR="0055093E" w:rsidRPr="00A5746B">
        <w:rPr>
          <w:rStyle w:val="ed"/>
          <w:szCs w:val="24"/>
        </w:rPr>
        <w:t>.10.</w:t>
      </w:r>
      <w:r w:rsidRPr="00A5746B">
        <w:rPr>
          <w:rStyle w:val="ed"/>
          <w:szCs w:val="24"/>
        </w:rPr>
        <w:t>2015</w:t>
      </w:r>
      <w:r w:rsidR="00F0526D" w:rsidRPr="00A5746B">
        <w:rPr>
          <w:rStyle w:val="ed"/>
          <w:szCs w:val="24"/>
        </w:rPr>
        <w:t xml:space="preserve"> </w:t>
      </w:r>
      <w:r w:rsidRPr="00A5746B">
        <w:rPr>
          <w:rStyle w:val="ed"/>
          <w:szCs w:val="24"/>
        </w:rPr>
        <w:t>№</w:t>
      </w:r>
      <w:r w:rsidR="00F0526D" w:rsidRPr="00A5746B">
        <w:rPr>
          <w:rStyle w:val="ed"/>
          <w:szCs w:val="24"/>
        </w:rPr>
        <w:t xml:space="preserve"> </w:t>
      </w:r>
      <w:r w:rsidRPr="00A5746B">
        <w:rPr>
          <w:rStyle w:val="ed"/>
          <w:szCs w:val="24"/>
        </w:rPr>
        <w:t xml:space="preserve">1114 </w:t>
      </w:r>
      <w:r w:rsidR="0055093E" w:rsidRPr="00A5746B">
        <w:rPr>
          <w:rStyle w:val="ed"/>
          <w:szCs w:val="24"/>
        </w:rPr>
        <w:t>«</w:t>
      </w:r>
      <w:r w:rsidRPr="00A5746B">
        <w:rPr>
          <w:rStyle w:val="ed"/>
          <w:szCs w:val="24"/>
        </w:rPr>
        <w:t>О</w:t>
      </w:r>
      <w:r w:rsidR="00F0526D" w:rsidRPr="00A5746B">
        <w:rPr>
          <w:rStyle w:val="ed"/>
          <w:szCs w:val="24"/>
        </w:rPr>
        <w:t xml:space="preserve"> </w:t>
      </w:r>
      <w:r w:rsidRPr="00A5746B">
        <w:rPr>
          <w:rStyle w:val="ed"/>
          <w:szCs w:val="24"/>
        </w:rPr>
        <w:t>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w:t>
      </w:r>
      <w:r w:rsidR="0055093E" w:rsidRPr="00A5746B">
        <w:rPr>
          <w:rStyle w:val="ed"/>
          <w:szCs w:val="24"/>
        </w:rPr>
        <w:t>энергетике»</w:t>
      </w:r>
      <w:r w:rsidR="003E6050" w:rsidRPr="00A5746B">
        <w:rPr>
          <w:rStyle w:val="ed"/>
          <w:szCs w:val="24"/>
        </w:rPr>
        <w:t>,</w:t>
      </w:r>
      <w:r w:rsidRPr="00A5746B">
        <w:rPr>
          <w:rStyle w:val="ed"/>
          <w:szCs w:val="24"/>
        </w:rPr>
        <w:t xml:space="preserve"> </w:t>
      </w:r>
      <w:r w:rsidR="004E3267" w:rsidRPr="00A5746B">
        <w:rPr>
          <w:rStyle w:val="ed"/>
          <w:szCs w:val="24"/>
        </w:rPr>
        <w:t>зафиксировано</w:t>
      </w:r>
      <w:r w:rsidRPr="00A5746B">
        <w:rPr>
          <w:rStyle w:val="ed"/>
          <w:szCs w:val="24"/>
        </w:rPr>
        <w:t xml:space="preserve"> не было</w:t>
      </w:r>
      <w:r w:rsidR="003E6050" w:rsidRPr="00A5746B">
        <w:rPr>
          <w:rStyle w:val="ed"/>
          <w:szCs w:val="24"/>
        </w:rPr>
        <w:t>.</w:t>
      </w:r>
    </w:p>
    <w:p w:rsidR="00FC0CD1" w:rsidRPr="00A5746B" w:rsidRDefault="00FC0CD1" w:rsidP="0006129B">
      <w:pPr>
        <w:ind w:firstLine="567"/>
        <w:rPr>
          <w:rStyle w:val="ed"/>
          <w:szCs w:val="24"/>
        </w:rPr>
      </w:pPr>
    </w:p>
    <w:p w:rsidR="000E66EF" w:rsidRPr="00A5746B" w:rsidRDefault="00FC0CD1" w:rsidP="0006129B">
      <w:pPr>
        <w:pStyle w:val="30"/>
        <w:spacing w:line="240" w:lineRule="auto"/>
        <w:rPr>
          <w:rStyle w:val="ed"/>
        </w:rPr>
      </w:pPr>
      <w:bookmarkStart w:id="125" w:name="_Toc121588474"/>
      <w:r w:rsidRPr="00A5746B">
        <w:rPr>
          <w:rStyle w:val="ed"/>
        </w:rPr>
        <w:lastRenderedPageBreak/>
        <w:t>9.6</w:t>
      </w:r>
      <w:r w:rsidR="000E66EF" w:rsidRPr="00A5746B">
        <w:rPr>
          <w:rStyle w:val="ed"/>
        </w:rPr>
        <w:t xml:space="preserve"> </w:t>
      </w:r>
      <w:r w:rsidRPr="00A5746B">
        <w:rPr>
          <w:rStyle w:val="ed"/>
        </w:rPr>
        <w:t>Р</w:t>
      </w:r>
      <w:r w:rsidR="00274C31" w:rsidRPr="00A5746B">
        <w:rPr>
          <w:rStyle w:val="ed"/>
        </w:rPr>
        <w:t>езультаты анализа времени восстановления теплоснабжения потребителей, о</w:t>
      </w:r>
      <w:r w:rsidR="00274C31" w:rsidRPr="00A5746B">
        <w:rPr>
          <w:rStyle w:val="ed"/>
        </w:rPr>
        <w:t>т</w:t>
      </w:r>
      <w:r w:rsidR="00274C31" w:rsidRPr="00A5746B">
        <w:rPr>
          <w:rStyle w:val="ed"/>
        </w:rPr>
        <w:t>ключенных в результате аварийных ситуаций при теплоснабжении, указанных в по</w:t>
      </w:r>
      <w:r w:rsidR="00274C31" w:rsidRPr="00A5746B">
        <w:rPr>
          <w:rStyle w:val="ed"/>
        </w:rPr>
        <w:t>д</w:t>
      </w:r>
      <w:r w:rsidR="00274C31" w:rsidRPr="00A5746B">
        <w:rPr>
          <w:rStyle w:val="ed"/>
        </w:rPr>
        <w:t xml:space="preserve">пункте </w:t>
      </w:r>
      <w:r w:rsidR="002F32A3" w:rsidRPr="00A5746B">
        <w:rPr>
          <w:rStyle w:val="ed"/>
        </w:rPr>
        <w:t xml:space="preserve">9.5 </w:t>
      </w:r>
      <w:r w:rsidR="00274C31" w:rsidRPr="00A5746B">
        <w:rPr>
          <w:rStyle w:val="ed"/>
        </w:rPr>
        <w:t>настоящей Части</w:t>
      </w:r>
      <w:bookmarkEnd w:id="125"/>
    </w:p>
    <w:p w:rsidR="000E66EF" w:rsidRPr="00A5746B" w:rsidRDefault="000E66EF" w:rsidP="0006129B">
      <w:pPr>
        <w:ind w:firstLine="567"/>
        <w:rPr>
          <w:rStyle w:val="ed"/>
          <w:szCs w:val="24"/>
        </w:rPr>
      </w:pPr>
      <w:r w:rsidRPr="00A5746B">
        <w:rPr>
          <w:rStyle w:val="ed"/>
          <w:szCs w:val="24"/>
        </w:rPr>
        <w:t>Аварийных ситуаций расследование причин</w:t>
      </w:r>
      <w:r w:rsidR="00287BF4" w:rsidRPr="00A5746B">
        <w:rPr>
          <w:rStyle w:val="ed"/>
          <w:szCs w:val="24"/>
        </w:rPr>
        <w:t>,</w:t>
      </w:r>
      <w:r w:rsidRPr="00A5746B">
        <w:rPr>
          <w:rStyle w:val="ed"/>
          <w:szCs w:val="24"/>
        </w:rPr>
        <w:t xml:space="preserve"> которых осуществляется федеральным ор</w:t>
      </w:r>
      <w:r w:rsidR="00287BF4" w:rsidRPr="00A5746B">
        <w:rPr>
          <w:rStyle w:val="ed"/>
          <w:szCs w:val="24"/>
        </w:rPr>
        <w:t>г</w:t>
      </w:r>
      <w:r w:rsidR="00287BF4" w:rsidRPr="00A5746B">
        <w:rPr>
          <w:rStyle w:val="ed"/>
          <w:szCs w:val="24"/>
        </w:rPr>
        <w:t>а</w:t>
      </w:r>
      <w:r w:rsidR="00287BF4" w:rsidRPr="00A5746B">
        <w:rPr>
          <w:rStyle w:val="ed"/>
          <w:szCs w:val="24"/>
        </w:rPr>
        <w:t>ном исполнительной власти и</w:t>
      </w:r>
      <w:r w:rsidRPr="00A5746B">
        <w:rPr>
          <w:rStyle w:val="ed"/>
          <w:szCs w:val="24"/>
        </w:rPr>
        <w:t xml:space="preserve"> уполномоченным на осуществление федерального государстве</w:t>
      </w:r>
      <w:r w:rsidRPr="00A5746B">
        <w:rPr>
          <w:rStyle w:val="ed"/>
          <w:szCs w:val="24"/>
        </w:rPr>
        <w:t>н</w:t>
      </w:r>
      <w:r w:rsidRPr="00A5746B">
        <w:rPr>
          <w:rStyle w:val="ed"/>
          <w:szCs w:val="24"/>
        </w:rPr>
        <w:t xml:space="preserve">ного энергетического надзора, в соответствии с Правилами расследования причин аварийных ситуаций при теплоснабжении, утвержденными </w:t>
      </w:r>
      <w:r w:rsidR="0055093E" w:rsidRPr="00A5746B">
        <w:rPr>
          <w:rStyle w:val="ed"/>
          <w:szCs w:val="24"/>
        </w:rPr>
        <w:t>Постановлением Правительства РФ от 17.10.2015 №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r w:rsidR="003E6050" w:rsidRPr="00A5746B">
        <w:rPr>
          <w:rStyle w:val="ed"/>
          <w:szCs w:val="24"/>
        </w:rPr>
        <w:t>,</w:t>
      </w:r>
      <w:r w:rsidRPr="00A5746B">
        <w:rPr>
          <w:rStyle w:val="ed"/>
          <w:szCs w:val="24"/>
        </w:rPr>
        <w:t xml:space="preserve"> </w:t>
      </w:r>
      <w:r w:rsidR="004E3267" w:rsidRPr="00A5746B">
        <w:rPr>
          <w:rStyle w:val="ed"/>
          <w:szCs w:val="24"/>
        </w:rPr>
        <w:t>зафиксировано</w:t>
      </w:r>
      <w:r w:rsidRPr="00A5746B">
        <w:rPr>
          <w:rStyle w:val="ed"/>
          <w:szCs w:val="24"/>
        </w:rPr>
        <w:t xml:space="preserve"> не было</w:t>
      </w:r>
      <w:r w:rsidR="003E6050" w:rsidRPr="00A5746B">
        <w:rPr>
          <w:rStyle w:val="ed"/>
          <w:szCs w:val="24"/>
        </w:rPr>
        <w:t>.</w:t>
      </w:r>
    </w:p>
    <w:p w:rsidR="00544264" w:rsidRPr="00A5746B" w:rsidRDefault="00544264" w:rsidP="0006129B">
      <w:pPr>
        <w:ind w:firstLine="567"/>
        <w:rPr>
          <w:szCs w:val="24"/>
        </w:rPr>
      </w:pPr>
    </w:p>
    <w:p w:rsidR="00EA0D24" w:rsidRPr="00A5746B" w:rsidRDefault="00FC0CD1" w:rsidP="0006129B">
      <w:pPr>
        <w:pStyle w:val="30"/>
        <w:spacing w:line="240" w:lineRule="auto"/>
      </w:pPr>
      <w:bookmarkStart w:id="126" w:name="_Toc32481149"/>
      <w:bookmarkStart w:id="127" w:name="_Toc121588475"/>
      <w:r w:rsidRPr="00A5746B">
        <w:t xml:space="preserve">9.7 </w:t>
      </w:r>
      <w:r w:rsidR="00EA0D24" w:rsidRPr="00A5746B">
        <w:t>Изменения, произошедшие в надежности теплоснабжения, в том числе с учетом реализации планов строительства, реконструкции и технического перевооружения исто</w:t>
      </w:r>
      <w:r w:rsidR="00EA0D24" w:rsidRPr="00A5746B">
        <w:t>ч</w:t>
      </w:r>
      <w:r w:rsidR="00EA0D24" w:rsidRPr="00A5746B">
        <w:t>ников тепловой энергии и тепловых сетей, вво</w:t>
      </w:r>
      <w:r w:rsidR="00787B99" w:rsidRPr="00A5746B">
        <w:t xml:space="preserve">д </w:t>
      </w:r>
      <w:r w:rsidR="00EA0D24" w:rsidRPr="00A5746B">
        <w:t xml:space="preserve">в эксплуатацию которых осуществлен в период, </w:t>
      </w:r>
      <w:r w:rsidR="00042A16" w:rsidRPr="00A5746B">
        <w:t>предшествующий разработке (актуализации) схемы теплоснабжения</w:t>
      </w:r>
      <w:bookmarkEnd w:id="126"/>
      <w:bookmarkEnd w:id="127"/>
    </w:p>
    <w:p w:rsidR="00EA0D24" w:rsidRPr="00A5746B" w:rsidRDefault="00E37EB7" w:rsidP="0006129B">
      <w:pPr>
        <w:widowControl w:val="0"/>
        <w:tabs>
          <w:tab w:val="left" w:pos="4245"/>
        </w:tabs>
        <w:adjustRightInd w:val="0"/>
        <w:ind w:firstLine="567"/>
        <w:textAlignment w:val="baseline"/>
        <w:rPr>
          <w:rStyle w:val="ed"/>
          <w:rFonts w:eastAsia="Microsoft YaHei"/>
          <w:szCs w:val="24"/>
        </w:rPr>
      </w:pPr>
      <w:r w:rsidRPr="00A5746B">
        <w:rPr>
          <w:szCs w:val="24"/>
        </w:rPr>
        <w:t xml:space="preserve">Схема теплоснабжения </w:t>
      </w:r>
      <w:r w:rsidR="00EC2167" w:rsidRPr="00A5746B">
        <w:rPr>
          <w:szCs w:val="24"/>
        </w:rPr>
        <w:t xml:space="preserve">Муниципального округа «Ярский район» </w:t>
      </w:r>
      <w:r w:rsidRPr="00A5746B">
        <w:rPr>
          <w:szCs w:val="24"/>
        </w:rPr>
        <w:t>разрабатывается впе</w:t>
      </w:r>
      <w:r w:rsidRPr="00A5746B">
        <w:rPr>
          <w:szCs w:val="24"/>
        </w:rPr>
        <w:t>р</w:t>
      </w:r>
      <w:r w:rsidRPr="00A5746B">
        <w:rPr>
          <w:szCs w:val="24"/>
        </w:rPr>
        <w:t xml:space="preserve">вые. Раздел </w:t>
      </w:r>
      <w:r w:rsidR="00095B0A" w:rsidRPr="00A5746B">
        <w:rPr>
          <w:szCs w:val="24"/>
        </w:rPr>
        <w:t>разработан с</w:t>
      </w:r>
      <w:r w:rsidR="003F3107" w:rsidRPr="00A5746B">
        <w:rPr>
          <w:szCs w:val="24"/>
        </w:rPr>
        <w:t xml:space="preserve"> </w:t>
      </w:r>
      <w:r w:rsidR="005D6D1F" w:rsidRPr="00A5746B">
        <w:rPr>
          <w:szCs w:val="24"/>
        </w:rPr>
        <w:t>учетом требований методических указаний по разработке схем тепл</w:t>
      </w:r>
      <w:r w:rsidR="005D6D1F" w:rsidRPr="00A5746B">
        <w:rPr>
          <w:szCs w:val="24"/>
        </w:rPr>
        <w:t>о</w:t>
      </w:r>
      <w:r w:rsidR="005D6D1F" w:rsidRPr="00A5746B">
        <w:rPr>
          <w:szCs w:val="24"/>
        </w:rPr>
        <w:t>снабжения.</w:t>
      </w:r>
    </w:p>
    <w:p w:rsidR="009D61FF" w:rsidRPr="00A5746B" w:rsidRDefault="009D61FF" w:rsidP="0006129B">
      <w:pPr>
        <w:pStyle w:val="21"/>
        <w:spacing w:line="240" w:lineRule="auto"/>
        <w:ind w:firstLine="567"/>
        <w:sectPr w:rsidR="009D61FF" w:rsidRPr="00A5746B" w:rsidSect="003B765F">
          <w:pgSz w:w="11906" w:h="16838"/>
          <w:pgMar w:top="1134" w:right="851" w:bottom="1134" w:left="1134" w:header="708" w:footer="708" w:gutter="0"/>
          <w:cols w:space="708"/>
          <w:docGrid w:linePitch="360"/>
        </w:sectPr>
      </w:pPr>
    </w:p>
    <w:p w:rsidR="003A5836" w:rsidRPr="00A5746B" w:rsidRDefault="00274C31" w:rsidP="0006129B">
      <w:pPr>
        <w:pStyle w:val="21"/>
        <w:spacing w:line="240" w:lineRule="auto"/>
      </w:pPr>
      <w:bookmarkStart w:id="128" w:name="_Toc121588476"/>
      <w:r w:rsidRPr="00A5746B">
        <w:lastRenderedPageBreak/>
        <w:t>Часть 10</w:t>
      </w:r>
      <w:r w:rsidR="003A5836" w:rsidRPr="00A5746B">
        <w:t xml:space="preserve"> </w:t>
      </w:r>
      <w:bookmarkEnd w:id="100"/>
      <w:r w:rsidRPr="00A5746B">
        <w:t>Технико-экономические показатели теплоснабжающих и теплосетевых организаций</w:t>
      </w:r>
      <w:bookmarkEnd w:id="128"/>
    </w:p>
    <w:p w:rsidR="003E6050" w:rsidRPr="00A5746B" w:rsidRDefault="003E6050" w:rsidP="0006129B">
      <w:pPr>
        <w:pStyle w:val="30"/>
        <w:spacing w:line="240" w:lineRule="auto"/>
        <w:ind w:firstLine="709"/>
      </w:pPr>
      <w:bookmarkStart w:id="129" w:name="_Toc121588477"/>
      <w:r w:rsidRPr="00A5746B">
        <w:t>10.1</w:t>
      </w:r>
      <w:r w:rsidR="00FC0CD1" w:rsidRPr="00A5746B">
        <w:t xml:space="preserve"> Описание показателей хозяйственной деятельности теплоснабжающих и теплосетевых организаций в соответствии с треб</w:t>
      </w:r>
      <w:r w:rsidR="00FC0CD1" w:rsidRPr="00A5746B">
        <w:t>о</w:t>
      </w:r>
      <w:r w:rsidR="00FC0CD1" w:rsidRPr="00A5746B">
        <w:t>ваниями, устанавливаемыми Правительством Российской Федерации в стандартах раскрытия информации теплоснабжающими орг</w:t>
      </w:r>
      <w:r w:rsidR="00FC0CD1" w:rsidRPr="00A5746B">
        <w:t>а</w:t>
      </w:r>
      <w:r w:rsidR="00FC0CD1" w:rsidRPr="00A5746B">
        <w:t>низациями, теплосетевыми организациями и органами регулирования</w:t>
      </w:r>
      <w:bookmarkEnd w:id="129"/>
    </w:p>
    <w:p w:rsidR="00544264" w:rsidRPr="00A5746B" w:rsidRDefault="00544264" w:rsidP="0006129B">
      <w:pPr>
        <w:ind w:firstLine="709"/>
      </w:pPr>
      <w:r w:rsidRPr="00A5746B">
        <w:t xml:space="preserve">Технико-экономические показатели работы источников </w:t>
      </w:r>
      <w:r w:rsidR="002C3909" w:rsidRPr="00A5746B">
        <w:t>теплоснабжения</w:t>
      </w:r>
      <w:r w:rsidRPr="00A5746B">
        <w:t xml:space="preserve"> представлены в таблиц</w:t>
      </w:r>
      <w:r w:rsidR="00B27F1D" w:rsidRPr="00A5746B">
        <w:t>е</w:t>
      </w:r>
      <w:r w:rsidR="00500E99" w:rsidRPr="00A5746B">
        <w:t xml:space="preserve"> ниже</w:t>
      </w:r>
      <w:r w:rsidRPr="00A5746B">
        <w:t>.</w:t>
      </w:r>
    </w:p>
    <w:p w:rsidR="00767F52" w:rsidRPr="00A5746B" w:rsidRDefault="00767F52" w:rsidP="0006129B">
      <w:pPr>
        <w:ind w:firstLine="709"/>
      </w:pPr>
    </w:p>
    <w:p w:rsidR="00544264" w:rsidRPr="00A5746B" w:rsidRDefault="00544264" w:rsidP="0006129B">
      <w:pPr>
        <w:pStyle w:val="aff9"/>
        <w:spacing w:line="240" w:lineRule="auto"/>
        <w:rPr>
          <w:lang w:eastAsia="ru-RU"/>
        </w:rPr>
      </w:pPr>
      <w:r w:rsidRPr="00A5746B">
        <w:t xml:space="preserve">Таблица </w:t>
      </w:r>
      <w:r w:rsidR="008A3CE6" w:rsidRPr="00A5746B">
        <w:fldChar w:fldCharType="begin"/>
      </w:r>
      <w:r w:rsidR="006972A4" w:rsidRPr="00A5746B">
        <w:instrText xml:space="preserve"> SEQ Таблица \* ARABIC </w:instrText>
      </w:r>
      <w:r w:rsidR="008A3CE6" w:rsidRPr="00A5746B">
        <w:fldChar w:fldCharType="separate"/>
      </w:r>
      <w:r w:rsidR="00A5746B" w:rsidRPr="00A5746B">
        <w:rPr>
          <w:noProof/>
        </w:rPr>
        <w:t>34</w:t>
      </w:r>
      <w:r w:rsidR="008A3CE6" w:rsidRPr="00A5746B">
        <w:rPr>
          <w:noProof/>
        </w:rPr>
        <w:fldChar w:fldCharType="end"/>
      </w:r>
      <w:r w:rsidRPr="00A5746B">
        <w:rPr>
          <w:lang w:eastAsia="ru-RU"/>
        </w:rPr>
        <w:t xml:space="preserve">- Базовые целевые показатели эффективности производства и отпуска тепловой энергии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6"/>
        <w:gridCol w:w="3068"/>
        <w:gridCol w:w="958"/>
        <w:gridCol w:w="1251"/>
        <w:gridCol w:w="1151"/>
        <w:gridCol w:w="1076"/>
        <w:gridCol w:w="1103"/>
        <w:gridCol w:w="720"/>
        <w:gridCol w:w="790"/>
        <w:gridCol w:w="958"/>
        <w:gridCol w:w="1814"/>
        <w:gridCol w:w="1504"/>
      </w:tblGrid>
      <w:tr w:rsidR="00873E8F" w:rsidRPr="00A5746B" w:rsidTr="00C001B5">
        <w:trPr>
          <w:cantSplit/>
          <w:trHeight w:val="255"/>
          <w:tblHeader/>
        </w:trPr>
        <w:tc>
          <w:tcPr>
            <w:tcW w:w="224" w:type="pct"/>
            <w:vAlign w:val="center"/>
          </w:tcPr>
          <w:p w:rsidR="00A01A07" w:rsidRPr="00A5746B" w:rsidRDefault="00A01A07" w:rsidP="00A01A07">
            <w:pPr>
              <w:jc w:val="center"/>
              <w:rPr>
                <w:rFonts w:eastAsia="Times New Roman"/>
                <w:sz w:val="20"/>
                <w:lang w:eastAsia="ru-RU"/>
              </w:rPr>
            </w:pPr>
            <w:r w:rsidRPr="00A5746B">
              <w:rPr>
                <w:rFonts w:eastAsia="Times New Roman"/>
                <w:sz w:val="20"/>
                <w:lang w:eastAsia="ru-RU"/>
              </w:rPr>
              <w:t>№ п/п</w:t>
            </w:r>
          </w:p>
        </w:tc>
        <w:tc>
          <w:tcPr>
            <w:tcW w:w="1018" w:type="pct"/>
            <w:shd w:val="clear" w:color="auto" w:fill="auto"/>
            <w:noWrap/>
            <w:vAlign w:val="center"/>
          </w:tcPr>
          <w:p w:rsidR="00A01A07" w:rsidRPr="00A5746B" w:rsidRDefault="00A01A07" w:rsidP="00A01A07">
            <w:pPr>
              <w:jc w:val="center"/>
              <w:rPr>
                <w:rFonts w:eastAsia="Times New Roman"/>
                <w:sz w:val="20"/>
                <w:lang w:eastAsia="ru-RU"/>
              </w:rPr>
            </w:pPr>
            <w:r w:rsidRPr="00A5746B">
              <w:rPr>
                <w:rFonts w:eastAsia="Times New Roman"/>
                <w:sz w:val="20"/>
                <w:lang w:eastAsia="ru-RU"/>
              </w:rPr>
              <w:t>Параметры</w:t>
            </w:r>
          </w:p>
        </w:tc>
        <w:tc>
          <w:tcPr>
            <w:tcW w:w="318" w:type="pct"/>
            <w:shd w:val="clear" w:color="auto" w:fill="auto"/>
            <w:noWrap/>
            <w:vAlign w:val="center"/>
          </w:tcPr>
          <w:p w:rsidR="00A01A07" w:rsidRPr="00A5746B" w:rsidRDefault="00A01A07" w:rsidP="00A01A07">
            <w:pPr>
              <w:jc w:val="center"/>
              <w:rPr>
                <w:rFonts w:eastAsia="Times New Roman"/>
                <w:sz w:val="20"/>
                <w:lang w:eastAsia="ru-RU"/>
              </w:rPr>
            </w:pPr>
            <w:r w:rsidRPr="00A5746B">
              <w:rPr>
                <w:rFonts w:eastAsia="Times New Roman"/>
                <w:sz w:val="20"/>
                <w:lang w:eastAsia="ru-RU"/>
              </w:rPr>
              <w:t>Уст</w:t>
            </w:r>
            <w:r w:rsidRPr="00A5746B">
              <w:rPr>
                <w:rFonts w:eastAsia="Times New Roman"/>
                <w:sz w:val="20"/>
                <w:lang w:eastAsia="ru-RU"/>
              </w:rPr>
              <w:t>а</w:t>
            </w:r>
            <w:r w:rsidRPr="00A5746B">
              <w:rPr>
                <w:rFonts w:eastAsia="Times New Roman"/>
                <w:sz w:val="20"/>
                <w:lang w:eastAsia="ru-RU"/>
              </w:rPr>
              <w:t>новле</w:t>
            </w:r>
            <w:r w:rsidRPr="00A5746B">
              <w:rPr>
                <w:rFonts w:eastAsia="Times New Roman"/>
                <w:sz w:val="20"/>
                <w:lang w:eastAsia="ru-RU"/>
              </w:rPr>
              <w:t>н</w:t>
            </w:r>
            <w:r w:rsidRPr="00A5746B">
              <w:rPr>
                <w:rFonts w:eastAsia="Times New Roman"/>
                <w:sz w:val="20"/>
                <w:lang w:eastAsia="ru-RU"/>
              </w:rPr>
              <w:t>ная мо</w:t>
            </w:r>
            <w:r w:rsidRPr="00A5746B">
              <w:rPr>
                <w:rFonts w:eastAsia="Times New Roman"/>
                <w:sz w:val="20"/>
                <w:lang w:eastAsia="ru-RU"/>
              </w:rPr>
              <w:t>щ</w:t>
            </w:r>
            <w:r w:rsidRPr="00A5746B">
              <w:rPr>
                <w:rFonts w:eastAsia="Times New Roman"/>
                <w:sz w:val="20"/>
                <w:lang w:eastAsia="ru-RU"/>
              </w:rPr>
              <w:t>ность котел</w:t>
            </w:r>
            <w:r w:rsidRPr="00A5746B">
              <w:rPr>
                <w:rFonts w:eastAsia="Times New Roman"/>
                <w:sz w:val="20"/>
                <w:lang w:eastAsia="ru-RU"/>
              </w:rPr>
              <w:t>ь</w:t>
            </w:r>
            <w:r w:rsidRPr="00A5746B">
              <w:rPr>
                <w:rFonts w:eastAsia="Times New Roman"/>
                <w:sz w:val="20"/>
                <w:lang w:eastAsia="ru-RU"/>
              </w:rPr>
              <w:t>ной, Гкал/ч</w:t>
            </w:r>
          </w:p>
        </w:tc>
        <w:tc>
          <w:tcPr>
            <w:tcW w:w="415" w:type="pct"/>
            <w:shd w:val="clear" w:color="auto" w:fill="auto"/>
            <w:noWrap/>
            <w:vAlign w:val="center"/>
          </w:tcPr>
          <w:p w:rsidR="00A01A07" w:rsidRPr="00A5746B" w:rsidRDefault="00A01A07" w:rsidP="00A01A07">
            <w:pPr>
              <w:jc w:val="center"/>
              <w:rPr>
                <w:rFonts w:eastAsia="Times New Roman"/>
                <w:sz w:val="20"/>
                <w:lang w:eastAsia="ru-RU"/>
              </w:rPr>
            </w:pPr>
            <w:r w:rsidRPr="00A5746B">
              <w:rPr>
                <w:rFonts w:eastAsia="Times New Roman"/>
                <w:sz w:val="20"/>
                <w:lang w:eastAsia="ru-RU"/>
              </w:rPr>
              <w:t>Располаг</w:t>
            </w:r>
            <w:r w:rsidRPr="00A5746B">
              <w:rPr>
                <w:rFonts w:eastAsia="Times New Roman"/>
                <w:sz w:val="20"/>
                <w:lang w:eastAsia="ru-RU"/>
              </w:rPr>
              <w:t>а</w:t>
            </w:r>
            <w:r w:rsidRPr="00A5746B">
              <w:rPr>
                <w:rFonts w:eastAsia="Times New Roman"/>
                <w:sz w:val="20"/>
                <w:lang w:eastAsia="ru-RU"/>
              </w:rPr>
              <w:t>емая мо</w:t>
            </w:r>
            <w:r w:rsidRPr="00A5746B">
              <w:rPr>
                <w:rFonts w:eastAsia="Times New Roman"/>
                <w:sz w:val="20"/>
                <w:lang w:eastAsia="ru-RU"/>
              </w:rPr>
              <w:t>щ</w:t>
            </w:r>
            <w:r w:rsidRPr="00A5746B">
              <w:rPr>
                <w:rFonts w:eastAsia="Times New Roman"/>
                <w:sz w:val="20"/>
                <w:lang w:eastAsia="ru-RU"/>
              </w:rPr>
              <w:t>ность о</w:t>
            </w:r>
            <w:r w:rsidRPr="00A5746B">
              <w:rPr>
                <w:rFonts w:eastAsia="Times New Roman"/>
                <w:sz w:val="20"/>
                <w:lang w:eastAsia="ru-RU"/>
              </w:rPr>
              <w:t>с</w:t>
            </w:r>
            <w:r w:rsidRPr="00A5746B">
              <w:rPr>
                <w:rFonts w:eastAsia="Times New Roman"/>
                <w:sz w:val="20"/>
                <w:lang w:eastAsia="ru-RU"/>
              </w:rPr>
              <w:t>новного оборудов</w:t>
            </w:r>
            <w:r w:rsidRPr="00A5746B">
              <w:rPr>
                <w:rFonts w:eastAsia="Times New Roman"/>
                <w:sz w:val="20"/>
                <w:lang w:eastAsia="ru-RU"/>
              </w:rPr>
              <w:t>а</w:t>
            </w:r>
            <w:r w:rsidRPr="00A5746B">
              <w:rPr>
                <w:rFonts w:eastAsia="Times New Roman"/>
                <w:sz w:val="20"/>
                <w:lang w:eastAsia="ru-RU"/>
              </w:rPr>
              <w:t>ния, Гкал/ч</w:t>
            </w:r>
          </w:p>
        </w:tc>
        <w:tc>
          <w:tcPr>
            <w:tcW w:w="382" w:type="pct"/>
            <w:shd w:val="clear" w:color="auto" w:fill="auto"/>
            <w:noWrap/>
            <w:vAlign w:val="center"/>
          </w:tcPr>
          <w:p w:rsidR="00A01A07" w:rsidRPr="00A5746B" w:rsidRDefault="00A01A07" w:rsidP="00A01A07">
            <w:pPr>
              <w:jc w:val="center"/>
              <w:rPr>
                <w:rFonts w:eastAsia="Times New Roman"/>
                <w:sz w:val="20"/>
                <w:lang w:eastAsia="ru-RU"/>
              </w:rPr>
            </w:pPr>
            <w:r w:rsidRPr="00A5746B">
              <w:rPr>
                <w:rFonts w:eastAsia="Times New Roman"/>
                <w:sz w:val="20"/>
                <w:lang w:eastAsia="ru-RU"/>
              </w:rPr>
              <w:t>Тепловая нагрузка, Гкал/ч</w:t>
            </w:r>
          </w:p>
        </w:tc>
        <w:tc>
          <w:tcPr>
            <w:tcW w:w="357" w:type="pct"/>
            <w:shd w:val="clear" w:color="auto" w:fill="auto"/>
            <w:noWrap/>
            <w:vAlign w:val="center"/>
          </w:tcPr>
          <w:p w:rsidR="00A01A07" w:rsidRPr="00A5746B" w:rsidRDefault="00A01A07" w:rsidP="00A01A07">
            <w:pPr>
              <w:jc w:val="center"/>
              <w:rPr>
                <w:rFonts w:eastAsia="Times New Roman"/>
                <w:sz w:val="20"/>
                <w:lang w:eastAsia="ru-RU"/>
              </w:rPr>
            </w:pPr>
            <w:r w:rsidRPr="00A5746B">
              <w:rPr>
                <w:rFonts w:eastAsia="Times New Roman"/>
                <w:sz w:val="20"/>
                <w:lang w:eastAsia="ru-RU"/>
              </w:rPr>
              <w:t>Вид то</w:t>
            </w:r>
            <w:r w:rsidRPr="00A5746B">
              <w:rPr>
                <w:rFonts w:eastAsia="Times New Roman"/>
                <w:sz w:val="20"/>
                <w:lang w:eastAsia="ru-RU"/>
              </w:rPr>
              <w:t>п</w:t>
            </w:r>
            <w:r w:rsidRPr="00A5746B">
              <w:rPr>
                <w:rFonts w:eastAsia="Times New Roman"/>
                <w:sz w:val="20"/>
                <w:lang w:eastAsia="ru-RU"/>
              </w:rPr>
              <w:t>лива</w:t>
            </w:r>
          </w:p>
        </w:tc>
        <w:tc>
          <w:tcPr>
            <w:tcW w:w="366" w:type="pct"/>
            <w:shd w:val="clear" w:color="auto" w:fill="auto"/>
            <w:noWrap/>
            <w:vAlign w:val="center"/>
          </w:tcPr>
          <w:p w:rsidR="00A01A07" w:rsidRPr="00A5746B" w:rsidRDefault="00A01A07" w:rsidP="0006129B">
            <w:pPr>
              <w:jc w:val="center"/>
              <w:rPr>
                <w:rFonts w:eastAsia="Times New Roman"/>
                <w:sz w:val="20"/>
                <w:lang w:eastAsia="ru-RU"/>
              </w:rPr>
            </w:pPr>
            <w:r w:rsidRPr="00A5746B">
              <w:rPr>
                <w:rFonts w:eastAsia="Times New Roman"/>
                <w:sz w:val="20"/>
                <w:lang w:eastAsia="ru-RU"/>
              </w:rPr>
              <w:t>Прои</w:t>
            </w:r>
            <w:r w:rsidRPr="00A5746B">
              <w:rPr>
                <w:rFonts w:eastAsia="Times New Roman"/>
                <w:sz w:val="20"/>
                <w:lang w:eastAsia="ru-RU"/>
              </w:rPr>
              <w:t>з</w:t>
            </w:r>
            <w:r w:rsidRPr="00A5746B">
              <w:rPr>
                <w:rFonts w:eastAsia="Times New Roman"/>
                <w:sz w:val="20"/>
                <w:lang w:eastAsia="ru-RU"/>
              </w:rPr>
              <w:t>водство тепловой энергии, Гкал</w:t>
            </w:r>
          </w:p>
        </w:tc>
        <w:tc>
          <w:tcPr>
            <w:tcW w:w="239" w:type="pct"/>
            <w:shd w:val="clear" w:color="auto" w:fill="auto"/>
            <w:noWrap/>
            <w:vAlign w:val="center"/>
          </w:tcPr>
          <w:p w:rsidR="00A01A07" w:rsidRPr="00A5746B" w:rsidRDefault="00A01A07" w:rsidP="0006129B">
            <w:pPr>
              <w:jc w:val="center"/>
              <w:rPr>
                <w:rFonts w:eastAsia="Times New Roman"/>
                <w:sz w:val="20"/>
                <w:lang w:eastAsia="ru-RU"/>
              </w:rPr>
            </w:pPr>
            <w:r w:rsidRPr="00A5746B">
              <w:rPr>
                <w:rFonts w:eastAsia="Times New Roman"/>
                <w:sz w:val="20"/>
                <w:lang w:eastAsia="ru-RU"/>
              </w:rPr>
              <w:t>Со</w:t>
            </w:r>
            <w:r w:rsidRPr="00A5746B">
              <w:rPr>
                <w:rFonts w:eastAsia="Times New Roman"/>
                <w:sz w:val="20"/>
                <w:lang w:eastAsia="ru-RU"/>
              </w:rPr>
              <w:t>б</w:t>
            </w:r>
            <w:r w:rsidRPr="00A5746B">
              <w:rPr>
                <w:rFonts w:eastAsia="Times New Roman"/>
                <w:sz w:val="20"/>
                <w:lang w:eastAsia="ru-RU"/>
              </w:rPr>
              <w:t>ственные ну</w:t>
            </w:r>
            <w:r w:rsidRPr="00A5746B">
              <w:rPr>
                <w:rFonts w:eastAsia="Times New Roman"/>
                <w:sz w:val="20"/>
                <w:lang w:eastAsia="ru-RU"/>
              </w:rPr>
              <w:t>ж</w:t>
            </w:r>
            <w:r w:rsidRPr="00A5746B">
              <w:rPr>
                <w:rFonts w:eastAsia="Times New Roman"/>
                <w:sz w:val="20"/>
                <w:lang w:eastAsia="ru-RU"/>
              </w:rPr>
              <w:t>ды, Гкал</w:t>
            </w:r>
          </w:p>
        </w:tc>
        <w:tc>
          <w:tcPr>
            <w:tcW w:w="262" w:type="pct"/>
            <w:shd w:val="clear" w:color="auto" w:fill="auto"/>
            <w:noWrap/>
            <w:vAlign w:val="center"/>
          </w:tcPr>
          <w:p w:rsidR="00A01A07" w:rsidRPr="00A5746B" w:rsidRDefault="00A01A07" w:rsidP="0006129B">
            <w:pPr>
              <w:jc w:val="center"/>
              <w:rPr>
                <w:rFonts w:eastAsia="Times New Roman"/>
                <w:sz w:val="20"/>
                <w:lang w:eastAsia="ru-RU"/>
              </w:rPr>
            </w:pPr>
            <w:r w:rsidRPr="00A5746B">
              <w:rPr>
                <w:rFonts w:eastAsia="Times New Roman"/>
                <w:sz w:val="20"/>
                <w:lang w:eastAsia="ru-RU"/>
              </w:rPr>
              <w:t>Пот</w:t>
            </w:r>
            <w:r w:rsidRPr="00A5746B">
              <w:rPr>
                <w:rFonts w:eastAsia="Times New Roman"/>
                <w:sz w:val="20"/>
                <w:lang w:eastAsia="ru-RU"/>
              </w:rPr>
              <w:t>е</w:t>
            </w:r>
            <w:r w:rsidRPr="00A5746B">
              <w:rPr>
                <w:rFonts w:eastAsia="Times New Roman"/>
                <w:sz w:val="20"/>
                <w:lang w:eastAsia="ru-RU"/>
              </w:rPr>
              <w:t>ри в те</w:t>
            </w:r>
            <w:r w:rsidRPr="00A5746B">
              <w:rPr>
                <w:rFonts w:eastAsia="Times New Roman"/>
                <w:sz w:val="20"/>
                <w:lang w:eastAsia="ru-RU"/>
              </w:rPr>
              <w:t>п</w:t>
            </w:r>
            <w:r w:rsidRPr="00A5746B">
              <w:rPr>
                <w:rFonts w:eastAsia="Times New Roman"/>
                <w:sz w:val="20"/>
                <w:lang w:eastAsia="ru-RU"/>
              </w:rPr>
              <w:t>ловой сети, Гкал</w:t>
            </w:r>
          </w:p>
        </w:tc>
        <w:tc>
          <w:tcPr>
            <w:tcW w:w="318" w:type="pct"/>
            <w:shd w:val="clear" w:color="auto" w:fill="auto"/>
            <w:noWrap/>
            <w:vAlign w:val="center"/>
          </w:tcPr>
          <w:p w:rsidR="00A01A07" w:rsidRPr="00A5746B" w:rsidRDefault="00A01A07" w:rsidP="0006129B">
            <w:pPr>
              <w:jc w:val="center"/>
              <w:rPr>
                <w:rFonts w:eastAsia="Times New Roman"/>
                <w:sz w:val="20"/>
                <w:lang w:eastAsia="ru-RU"/>
              </w:rPr>
            </w:pPr>
            <w:r w:rsidRPr="00A5746B">
              <w:rPr>
                <w:rFonts w:eastAsia="Times New Roman"/>
                <w:sz w:val="20"/>
                <w:lang w:eastAsia="ru-RU"/>
              </w:rPr>
              <w:t>Поле</w:t>
            </w:r>
            <w:r w:rsidRPr="00A5746B">
              <w:rPr>
                <w:rFonts w:eastAsia="Times New Roman"/>
                <w:sz w:val="20"/>
                <w:lang w:eastAsia="ru-RU"/>
              </w:rPr>
              <w:t>з</w:t>
            </w:r>
            <w:r w:rsidRPr="00A5746B">
              <w:rPr>
                <w:rFonts w:eastAsia="Times New Roman"/>
                <w:sz w:val="20"/>
                <w:lang w:eastAsia="ru-RU"/>
              </w:rPr>
              <w:t>ный отпуск, Гкал</w:t>
            </w:r>
          </w:p>
        </w:tc>
        <w:tc>
          <w:tcPr>
            <w:tcW w:w="602" w:type="pct"/>
            <w:shd w:val="clear" w:color="auto" w:fill="auto"/>
            <w:noWrap/>
            <w:vAlign w:val="center"/>
          </w:tcPr>
          <w:p w:rsidR="00C001B5" w:rsidRPr="00A5746B" w:rsidRDefault="00A01A07" w:rsidP="00C001B5">
            <w:pPr>
              <w:pStyle w:val="Affb"/>
              <w:ind w:firstLine="0"/>
              <w:jc w:val="center"/>
              <w:rPr>
                <w:sz w:val="20"/>
                <w:szCs w:val="22"/>
              </w:rPr>
            </w:pPr>
            <w:r w:rsidRPr="00A5746B">
              <w:rPr>
                <w:sz w:val="20"/>
                <w:szCs w:val="22"/>
              </w:rPr>
              <w:t>Расход натурал</w:t>
            </w:r>
            <w:r w:rsidRPr="00A5746B">
              <w:rPr>
                <w:sz w:val="20"/>
                <w:szCs w:val="22"/>
              </w:rPr>
              <w:t>ь</w:t>
            </w:r>
            <w:r w:rsidRPr="00A5746B">
              <w:rPr>
                <w:sz w:val="20"/>
                <w:szCs w:val="22"/>
              </w:rPr>
              <w:t>ного топлива,</w:t>
            </w:r>
            <w:r w:rsidR="003F3107" w:rsidRPr="00A5746B">
              <w:rPr>
                <w:sz w:val="20"/>
                <w:szCs w:val="22"/>
              </w:rPr>
              <w:t xml:space="preserve"> </w:t>
            </w:r>
            <w:r w:rsidR="00C001B5" w:rsidRPr="00A5746B">
              <w:rPr>
                <w:sz w:val="20"/>
                <w:szCs w:val="22"/>
              </w:rPr>
              <w:t xml:space="preserve">(уголь – тн, </w:t>
            </w:r>
          </w:p>
          <w:p w:rsidR="00C001B5" w:rsidRPr="00A5746B" w:rsidRDefault="00C001B5" w:rsidP="00C001B5">
            <w:pPr>
              <w:pStyle w:val="Affb"/>
              <w:ind w:firstLine="0"/>
              <w:jc w:val="center"/>
              <w:rPr>
                <w:sz w:val="20"/>
                <w:szCs w:val="22"/>
              </w:rPr>
            </w:pPr>
            <w:r w:rsidRPr="00A5746B">
              <w:rPr>
                <w:sz w:val="20"/>
                <w:szCs w:val="22"/>
              </w:rPr>
              <w:t xml:space="preserve">пеллеты – куб. м; </w:t>
            </w:r>
          </w:p>
          <w:p w:rsidR="00A01A07" w:rsidRPr="00A5746B" w:rsidRDefault="00C001B5" w:rsidP="00C001B5">
            <w:pPr>
              <w:jc w:val="center"/>
              <w:rPr>
                <w:rFonts w:eastAsia="Times New Roman"/>
                <w:sz w:val="20"/>
                <w:lang w:eastAsia="ru-RU"/>
              </w:rPr>
            </w:pPr>
            <w:r w:rsidRPr="00A5746B">
              <w:rPr>
                <w:sz w:val="20"/>
              </w:rPr>
              <w:t>природный газ – тыс.куб.м)</w:t>
            </w:r>
          </w:p>
        </w:tc>
        <w:tc>
          <w:tcPr>
            <w:tcW w:w="499" w:type="pct"/>
            <w:shd w:val="clear" w:color="auto" w:fill="auto"/>
            <w:noWrap/>
            <w:vAlign w:val="center"/>
          </w:tcPr>
          <w:p w:rsidR="00A01A07" w:rsidRPr="00A5746B" w:rsidRDefault="00A01A07" w:rsidP="0006129B">
            <w:pPr>
              <w:jc w:val="center"/>
              <w:rPr>
                <w:rFonts w:eastAsia="Times New Roman"/>
                <w:sz w:val="20"/>
                <w:lang w:eastAsia="ru-RU"/>
              </w:rPr>
            </w:pPr>
            <w:r w:rsidRPr="00A5746B">
              <w:rPr>
                <w:rFonts w:eastAsia="Times New Roman"/>
                <w:sz w:val="20"/>
                <w:lang w:eastAsia="ru-RU"/>
              </w:rPr>
              <w:t>Удельный расход у.т. на выработку тепловой энергии, кг.у.т./Гкал</w:t>
            </w:r>
          </w:p>
        </w:tc>
      </w:tr>
      <w:tr w:rsidR="00C001B5" w:rsidRPr="00A5746B" w:rsidTr="00C001B5">
        <w:trPr>
          <w:cantSplit/>
          <w:trHeight w:val="255"/>
        </w:trPr>
        <w:tc>
          <w:tcPr>
            <w:tcW w:w="224" w:type="pct"/>
            <w:vAlign w:val="center"/>
          </w:tcPr>
          <w:p w:rsidR="00C001B5" w:rsidRPr="00A5746B" w:rsidRDefault="00C001B5" w:rsidP="00F61C12">
            <w:pPr>
              <w:pStyle w:val="ab"/>
              <w:jc w:val="center"/>
              <w:rPr>
                <w:sz w:val="22"/>
                <w:szCs w:val="22"/>
              </w:rPr>
            </w:pPr>
            <w:r w:rsidRPr="00A5746B">
              <w:rPr>
                <w:sz w:val="22"/>
                <w:szCs w:val="22"/>
              </w:rPr>
              <w:t>1</w:t>
            </w:r>
          </w:p>
        </w:tc>
        <w:tc>
          <w:tcPr>
            <w:tcW w:w="1018" w:type="pct"/>
            <w:shd w:val="clear" w:color="auto" w:fill="auto"/>
            <w:noWrap/>
            <w:vAlign w:val="center"/>
            <w:hideMark/>
          </w:tcPr>
          <w:p w:rsidR="00C001B5" w:rsidRPr="00A5746B" w:rsidRDefault="00C001B5" w:rsidP="00F61C12">
            <w:pPr>
              <w:jc w:val="center"/>
              <w:rPr>
                <w:sz w:val="22"/>
              </w:rPr>
            </w:pPr>
            <w:r w:rsidRPr="00A5746B">
              <w:rPr>
                <w:sz w:val="22"/>
              </w:rPr>
              <w:t>Котельная (п. Яр, ул. Школ</w:t>
            </w:r>
            <w:r w:rsidRPr="00A5746B">
              <w:rPr>
                <w:sz w:val="22"/>
              </w:rPr>
              <w:t>ь</w:t>
            </w:r>
            <w:r w:rsidRPr="00A5746B">
              <w:rPr>
                <w:sz w:val="22"/>
              </w:rPr>
              <w:t>ная, 6а)</w:t>
            </w:r>
          </w:p>
        </w:tc>
        <w:tc>
          <w:tcPr>
            <w:tcW w:w="318" w:type="pct"/>
            <w:shd w:val="clear" w:color="auto" w:fill="auto"/>
            <w:noWrap/>
            <w:vAlign w:val="center"/>
          </w:tcPr>
          <w:p w:rsidR="00C001B5" w:rsidRPr="00A5746B" w:rsidRDefault="00C001B5">
            <w:pPr>
              <w:jc w:val="center"/>
              <w:rPr>
                <w:sz w:val="22"/>
              </w:rPr>
            </w:pPr>
            <w:r w:rsidRPr="00A5746B">
              <w:rPr>
                <w:sz w:val="22"/>
              </w:rPr>
              <w:t>4,440</w:t>
            </w:r>
          </w:p>
        </w:tc>
        <w:tc>
          <w:tcPr>
            <w:tcW w:w="415" w:type="pct"/>
            <w:shd w:val="clear" w:color="auto" w:fill="auto"/>
            <w:noWrap/>
            <w:vAlign w:val="center"/>
          </w:tcPr>
          <w:p w:rsidR="00C001B5" w:rsidRPr="00A5746B" w:rsidRDefault="00C001B5">
            <w:pPr>
              <w:jc w:val="center"/>
              <w:rPr>
                <w:sz w:val="22"/>
              </w:rPr>
            </w:pPr>
            <w:r w:rsidRPr="00A5746B">
              <w:rPr>
                <w:sz w:val="22"/>
              </w:rPr>
              <w:t>4,440</w:t>
            </w:r>
          </w:p>
        </w:tc>
        <w:tc>
          <w:tcPr>
            <w:tcW w:w="382" w:type="pct"/>
            <w:shd w:val="clear" w:color="auto" w:fill="auto"/>
            <w:noWrap/>
            <w:vAlign w:val="center"/>
          </w:tcPr>
          <w:p w:rsidR="00C001B5" w:rsidRPr="00A5746B" w:rsidRDefault="00C001B5">
            <w:pPr>
              <w:jc w:val="right"/>
              <w:rPr>
                <w:sz w:val="22"/>
              </w:rPr>
            </w:pPr>
            <w:r w:rsidRPr="00A5746B">
              <w:rPr>
                <w:sz w:val="22"/>
              </w:rPr>
              <w:t>2,15</w:t>
            </w:r>
          </w:p>
        </w:tc>
        <w:tc>
          <w:tcPr>
            <w:tcW w:w="357" w:type="pct"/>
            <w:shd w:val="clear" w:color="auto" w:fill="auto"/>
            <w:noWrap/>
            <w:vAlign w:val="center"/>
          </w:tcPr>
          <w:p w:rsidR="00C001B5" w:rsidRPr="00A5746B" w:rsidRDefault="00C001B5">
            <w:pPr>
              <w:jc w:val="center"/>
              <w:rPr>
                <w:sz w:val="22"/>
              </w:rPr>
            </w:pPr>
            <w:r w:rsidRPr="00A5746B">
              <w:rPr>
                <w:sz w:val="22"/>
              </w:rPr>
              <w:t>газ</w:t>
            </w:r>
          </w:p>
        </w:tc>
        <w:tc>
          <w:tcPr>
            <w:tcW w:w="366" w:type="pct"/>
            <w:shd w:val="clear" w:color="auto" w:fill="auto"/>
            <w:noWrap/>
            <w:vAlign w:val="center"/>
          </w:tcPr>
          <w:p w:rsidR="00C001B5" w:rsidRPr="00A5746B" w:rsidRDefault="00C001B5">
            <w:pPr>
              <w:jc w:val="center"/>
              <w:rPr>
                <w:sz w:val="22"/>
              </w:rPr>
            </w:pPr>
            <w:r w:rsidRPr="00A5746B">
              <w:rPr>
                <w:sz w:val="22"/>
              </w:rPr>
              <w:t>6349,7</w:t>
            </w:r>
          </w:p>
        </w:tc>
        <w:tc>
          <w:tcPr>
            <w:tcW w:w="239" w:type="pct"/>
            <w:shd w:val="clear" w:color="auto" w:fill="auto"/>
            <w:noWrap/>
            <w:vAlign w:val="center"/>
          </w:tcPr>
          <w:p w:rsidR="00C001B5" w:rsidRPr="00A5746B" w:rsidRDefault="00C001B5">
            <w:pPr>
              <w:jc w:val="center"/>
              <w:rPr>
                <w:sz w:val="22"/>
              </w:rPr>
            </w:pPr>
            <w:r w:rsidRPr="00A5746B">
              <w:rPr>
                <w:sz w:val="22"/>
              </w:rPr>
              <w:t>142,8</w:t>
            </w:r>
          </w:p>
        </w:tc>
        <w:tc>
          <w:tcPr>
            <w:tcW w:w="262" w:type="pct"/>
            <w:shd w:val="clear" w:color="auto" w:fill="auto"/>
            <w:noWrap/>
            <w:vAlign w:val="center"/>
          </w:tcPr>
          <w:p w:rsidR="00C001B5" w:rsidRPr="00A5746B" w:rsidRDefault="00C001B5" w:rsidP="00F61C12">
            <w:pPr>
              <w:jc w:val="center"/>
              <w:rPr>
                <w:sz w:val="22"/>
              </w:rPr>
            </w:pPr>
            <w:r w:rsidRPr="00A5746B">
              <w:rPr>
                <w:sz w:val="22"/>
              </w:rPr>
              <w:t>754,3</w:t>
            </w:r>
          </w:p>
        </w:tc>
        <w:tc>
          <w:tcPr>
            <w:tcW w:w="318" w:type="pct"/>
            <w:shd w:val="clear" w:color="auto" w:fill="auto"/>
            <w:noWrap/>
            <w:vAlign w:val="center"/>
          </w:tcPr>
          <w:p w:rsidR="00C001B5" w:rsidRPr="00A5746B" w:rsidRDefault="00C001B5" w:rsidP="00F61C12">
            <w:pPr>
              <w:jc w:val="center"/>
              <w:rPr>
                <w:sz w:val="22"/>
              </w:rPr>
            </w:pPr>
            <w:r w:rsidRPr="00A5746B">
              <w:rPr>
                <w:sz w:val="22"/>
              </w:rPr>
              <w:t>5452,6</w:t>
            </w:r>
          </w:p>
        </w:tc>
        <w:tc>
          <w:tcPr>
            <w:tcW w:w="602" w:type="pct"/>
            <w:shd w:val="clear" w:color="auto" w:fill="auto"/>
            <w:noWrap/>
            <w:vAlign w:val="center"/>
          </w:tcPr>
          <w:p w:rsidR="00C001B5" w:rsidRPr="00A5746B" w:rsidRDefault="00C001B5">
            <w:pPr>
              <w:jc w:val="center"/>
              <w:rPr>
                <w:sz w:val="22"/>
              </w:rPr>
            </w:pPr>
            <w:r w:rsidRPr="00A5746B">
              <w:rPr>
                <w:sz w:val="22"/>
              </w:rPr>
              <w:t>881,7</w:t>
            </w:r>
          </w:p>
        </w:tc>
        <w:tc>
          <w:tcPr>
            <w:tcW w:w="499" w:type="pct"/>
            <w:shd w:val="clear" w:color="auto" w:fill="auto"/>
            <w:noWrap/>
            <w:vAlign w:val="center"/>
          </w:tcPr>
          <w:p w:rsidR="00C001B5" w:rsidRPr="00A5746B" w:rsidRDefault="00C001B5">
            <w:pPr>
              <w:jc w:val="center"/>
              <w:rPr>
                <w:sz w:val="22"/>
              </w:rPr>
            </w:pPr>
            <w:r w:rsidRPr="00A5746B">
              <w:rPr>
                <w:sz w:val="22"/>
              </w:rPr>
              <w:t>157,0</w:t>
            </w:r>
          </w:p>
        </w:tc>
      </w:tr>
      <w:tr w:rsidR="00C001B5" w:rsidRPr="00A5746B" w:rsidTr="00C001B5">
        <w:trPr>
          <w:cantSplit/>
          <w:trHeight w:val="255"/>
        </w:trPr>
        <w:tc>
          <w:tcPr>
            <w:tcW w:w="224" w:type="pct"/>
            <w:vAlign w:val="center"/>
          </w:tcPr>
          <w:p w:rsidR="00C001B5" w:rsidRPr="00A5746B" w:rsidRDefault="00C001B5" w:rsidP="00F61C12">
            <w:pPr>
              <w:pStyle w:val="ab"/>
              <w:jc w:val="center"/>
              <w:rPr>
                <w:sz w:val="22"/>
                <w:szCs w:val="22"/>
              </w:rPr>
            </w:pPr>
            <w:r w:rsidRPr="00A5746B">
              <w:rPr>
                <w:sz w:val="22"/>
                <w:szCs w:val="22"/>
              </w:rPr>
              <w:t>2</w:t>
            </w:r>
          </w:p>
        </w:tc>
        <w:tc>
          <w:tcPr>
            <w:tcW w:w="1018" w:type="pct"/>
            <w:shd w:val="clear" w:color="auto" w:fill="auto"/>
            <w:noWrap/>
            <w:vAlign w:val="center"/>
          </w:tcPr>
          <w:p w:rsidR="00C001B5" w:rsidRPr="00A5746B" w:rsidRDefault="00C001B5" w:rsidP="00F61C12">
            <w:pPr>
              <w:jc w:val="center"/>
              <w:rPr>
                <w:sz w:val="22"/>
              </w:rPr>
            </w:pPr>
            <w:r w:rsidRPr="00A5746B">
              <w:rPr>
                <w:sz w:val="22"/>
              </w:rPr>
              <w:t>Котельная (с.Дизьмино, ул. Школьная, 26а)</w:t>
            </w:r>
          </w:p>
        </w:tc>
        <w:tc>
          <w:tcPr>
            <w:tcW w:w="318" w:type="pct"/>
            <w:shd w:val="clear" w:color="auto" w:fill="auto"/>
            <w:noWrap/>
            <w:vAlign w:val="center"/>
          </w:tcPr>
          <w:p w:rsidR="00C001B5" w:rsidRPr="00A5746B" w:rsidRDefault="00C001B5">
            <w:pPr>
              <w:jc w:val="center"/>
              <w:rPr>
                <w:sz w:val="22"/>
              </w:rPr>
            </w:pPr>
            <w:r w:rsidRPr="00A5746B">
              <w:rPr>
                <w:sz w:val="22"/>
              </w:rPr>
              <w:t>1,080</w:t>
            </w:r>
          </w:p>
        </w:tc>
        <w:tc>
          <w:tcPr>
            <w:tcW w:w="415" w:type="pct"/>
            <w:shd w:val="clear" w:color="auto" w:fill="auto"/>
            <w:noWrap/>
            <w:vAlign w:val="center"/>
          </w:tcPr>
          <w:p w:rsidR="00C001B5" w:rsidRPr="00A5746B" w:rsidRDefault="00C001B5">
            <w:pPr>
              <w:jc w:val="center"/>
              <w:rPr>
                <w:sz w:val="22"/>
              </w:rPr>
            </w:pPr>
            <w:r w:rsidRPr="00A5746B">
              <w:rPr>
                <w:sz w:val="22"/>
              </w:rPr>
              <w:t>1,080</w:t>
            </w:r>
          </w:p>
        </w:tc>
        <w:tc>
          <w:tcPr>
            <w:tcW w:w="382" w:type="pct"/>
            <w:shd w:val="clear" w:color="auto" w:fill="auto"/>
            <w:noWrap/>
            <w:vAlign w:val="center"/>
          </w:tcPr>
          <w:p w:rsidR="00C001B5" w:rsidRPr="00A5746B" w:rsidRDefault="00C001B5">
            <w:pPr>
              <w:jc w:val="right"/>
              <w:rPr>
                <w:sz w:val="22"/>
              </w:rPr>
            </w:pPr>
            <w:r w:rsidRPr="00A5746B">
              <w:rPr>
                <w:sz w:val="22"/>
              </w:rPr>
              <w:t>0,403</w:t>
            </w:r>
          </w:p>
        </w:tc>
        <w:tc>
          <w:tcPr>
            <w:tcW w:w="357" w:type="pct"/>
            <w:shd w:val="clear" w:color="auto" w:fill="auto"/>
            <w:noWrap/>
            <w:vAlign w:val="center"/>
          </w:tcPr>
          <w:p w:rsidR="00C001B5" w:rsidRPr="00A5746B" w:rsidRDefault="00C001B5">
            <w:pPr>
              <w:jc w:val="center"/>
              <w:rPr>
                <w:sz w:val="22"/>
              </w:rPr>
            </w:pPr>
            <w:r w:rsidRPr="00A5746B">
              <w:rPr>
                <w:sz w:val="22"/>
              </w:rPr>
              <w:t>газ</w:t>
            </w:r>
          </w:p>
        </w:tc>
        <w:tc>
          <w:tcPr>
            <w:tcW w:w="366" w:type="pct"/>
            <w:shd w:val="clear" w:color="auto" w:fill="auto"/>
            <w:noWrap/>
            <w:vAlign w:val="center"/>
          </w:tcPr>
          <w:p w:rsidR="00C001B5" w:rsidRPr="00A5746B" w:rsidRDefault="00C001B5">
            <w:pPr>
              <w:jc w:val="center"/>
              <w:rPr>
                <w:sz w:val="22"/>
              </w:rPr>
            </w:pPr>
            <w:r w:rsidRPr="00A5746B">
              <w:rPr>
                <w:sz w:val="22"/>
              </w:rPr>
              <w:t>1147,4</w:t>
            </w:r>
          </w:p>
        </w:tc>
        <w:tc>
          <w:tcPr>
            <w:tcW w:w="239" w:type="pct"/>
            <w:shd w:val="clear" w:color="auto" w:fill="auto"/>
            <w:noWrap/>
            <w:vAlign w:val="center"/>
          </w:tcPr>
          <w:p w:rsidR="00C001B5" w:rsidRPr="00A5746B" w:rsidRDefault="00C001B5">
            <w:pPr>
              <w:jc w:val="center"/>
              <w:rPr>
                <w:sz w:val="22"/>
              </w:rPr>
            </w:pPr>
            <w:r w:rsidRPr="00A5746B">
              <w:rPr>
                <w:sz w:val="22"/>
              </w:rPr>
              <w:t>25,8</w:t>
            </w:r>
          </w:p>
        </w:tc>
        <w:tc>
          <w:tcPr>
            <w:tcW w:w="262" w:type="pct"/>
            <w:shd w:val="clear" w:color="auto" w:fill="auto"/>
            <w:noWrap/>
            <w:vAlign w:val="center"/>
          </w:tcPr>
          <w:p w:rsidR="00C001B5" w:rsidRPr="00A5746B" w:rsidRDefault="00C001B5" w:rsidP="00F61C12">
            <w:pPr>
              <w:jc w:val="center"/>
              <w:rPr>
                <w:sz w:val="22"/>
              </w:rPr>
            </w:pPr>
            <w:r w:rsidRPr="00A5746B">
              <w:rPr>
                <w:sz w:val="22"/>
              </w:rPr>
              <w:t>133,0</w:t>
            </w:r>
          </w:p>
        </w:tc>
        <w:tc>
          <w:tcPr>
            <w:tcW w:w="318" w:type="pct"/>
            <w:shd w:val="clear" w:color="auto" w:fill="auto"/>
            <w:noWrap/>
            <w:vAlign w:val="center"/>
          </w:tcPr>
          <w:p w:rsidR="00C001B5" w:rsidRPr="00A5746B" w:rsidRDefault="00C001B5" w:rsidP="00F61C12">
            <w:pPr>
              <w:jc w:val="center"/>
              <w:rPr>
                <w:sz w:val="22"/>
              </w:rPr>
            </w:pPr>
            <w:r w:rsidRPr="00A5746B">
              <w:rPr>
                <w:sz w:val="22"/>
              </w:rPr>
              <w:t>988,7</w:t>
            </w:r>
          </w:p>
        </w:tc>
        <w:tc>
          <w:tcPr>
            <w:tcW w:w="602" w:type="pct"/>
            <w:shd w:val="clear" w:color="auto" w:fill="auto"/>
            <w:noWrap/>
            <w:vAlign w:val="center"/>
          </w:tcPr>
          <w:p w:rsidR="00C001B5" w:rsidRPr="00A5746B" w:rsidRDefault="00C001B5">
            <w:pPr>
              <w:jc w:val="center"/>
              <w:rPr>
                <w:sz w:val="22"/>
              </w:rPr>
            </w:pPr>
            <w:r w:rsidRPr="00A5746B">
              <w:rPr>
                <w:sz w:val="22"/>
              </w:rPr>
              <w:t>120,2</w:t>
            </w:r>
          </w:p>
        </w:tc>
        <w:tc>
          <w:tcPr>
            <w:tcW w:w="499" w:type="pct"/>
            <w:shd w:val="clear" w:color="auto" w:fill="auto"/>
            <w:noWrap/>
            <w:vAlign w:val="center"/>
          </w:tcPr>
          <w:p w:rsidR="00C001B5" w:rsidRPr="00A5746B" w:rsidRDefault="00C001B5">
            <w:pPr>
              <w:jc w:val="center"/>
              <w:rPr>
                <w:sz w:val="22"/>
              </w:rPr>
            </w:pPr>
            <w:r w:rsidRPr="00A5746B">
              <w:rPr>
                <w:sz w:val="22"/>
              </w:rPr>
              <w:t>166,1</w:t>
            </w:r>
          </w:p>
        </w:tc>
      </w:tr>
      <w:tr w:rsidR="00C001B5" w:rsidRPr="00A5746B" w:rsidTr="00C001B5">
        <w:trPr>
          <w:cantSplit/>
          <w:trHeight w:val="255"/>
        </w:trPr>
        <w:tc>
          <w:tcPr>
            <w:tcW w:w="224" w:type="pct"/>
            <w:vAlign w:val="center"/>
          </w:tcPr>
          <w:p w:rsidR="00C001B5" w:rsidRPr="00A5746B" w:rsidRDefault="00C001B5" w:rsidP="00F61C12">
            <w:pPr>
              <w:pStyle w:val="ab"/>
              <w:jc w:val="center"/>
              <w:rPr>
                <w:sz w:val="22"/>
                <w:szCs w:val="22"/>
              </w:rPr>
            </w:pPr>
            <w:r w:rsidRPr="00A5746B">
              <w:rPr>
                <w:sz w:val="22"/>
                <w:szCs w:val="22"/>
              </w:rPr>
              <w:t>3</w:t>
            </w:r>
          </w:p>
        </w:tc>
        <w:tc>
          <w:tcPr>
            <w:tcW w:w="1018" w:type="pct"/>
            <w:shd w:val="clear" w:color="auto" w:fill="auto"/>
            <w:noWrap/>
            <w:vAlign w:val="center"/>
          </w:tcPr>
          <w:p w:rsidR="00C001B5" w:rsidRPr="00A5746B" w:rsidRDefault="00C001B5" w:rsidP="00F61C12">
            <w:pPr>
              <w:jc w:val="center"/>
              <w:rPr>
                <w:sz w:val="22"/>
              </w:rPr>
            </w:pPr>
            <w:r w:rsidRPr="00A5746B">
              <w:rPr>
                <w:sz w:val="22"/>
              </w:rPr>
              <w:t>Котельная (п.Яр, ул. Сове</w:t>
            </w:r>
            <w:r w:rsidRPr="00A5746B">
              <w:rPr>
                <w:sz w:val="22"/>
              </w:rPr>
              <w:t>т</w:t>
            </w:r>
            <w:r w:rsidRPr="00A5746B">
              <w:rPr>
                <w:sz w:val="22"/>
              </w:rPr>
              <w:t>ская, 1)</w:t>
            </w:r>
          </w:p>
        </w:tc>
        <w:tc>
          <w:tcPr>
            <w:tcW w:w="318" w:type="pct"/>
            <w:shd w:val="clear" w:color="auto" w:fill="auto"/>
            <w:noWrap/>
            <w:vAlign w:val="center"/>
          </w:tcPr>
          <w:p w:rsidR="00C001B5" w:rsidRPr="00A5746B" w:rsidRDefault="00C001B5">
            <w:pPr>
              <w:jc w:val="center"/>
              <w:rPr>
                <w:sz w:val="22"/>
              </w:rPr>
            </w:pPr>
            <w:r w:rsidRPr="00A5746B">
              <w:rPr>
                <w:sz w:val="22"/>
              </w:rPr>
              <w:t>2,219</w:t>
            </w:r>
          </w:p>
        </w:tc>
        <w:tc>
          <w:tcPr>
            <w:tcW w:w="415" w:type="pct"/>
            <w:shd w:val="clear" w:color="auto" w:fill="auto"/>
            <w:noWrap/>
            <w:vAlign w:val="center"/>
          </w:tcPr>
          <w:p w:rsidR="00C001B5" w:rsidRPr="00A5746B" w:rsidRDefault="00C001B5">
            <w:pPr>
              <w:jc w:val="center"/>
              <w:rPr>
                <w:sz w:val="22"/>
              </w:rPr>
            </w:pPr>
            <w:r w:rsidRPr="00A5746B">
              <w:rPr>
                <w:sz w:val="22"/>
              </w:rPr>
              <w:t>2,219</w:t>
            </w:r>
          </w:p>
        </w:tc>
        <w:tc>
          <w:tcPr>
            <w:tcW w:w="382" w:type="pct"/>
            <w:shd w:val="clear" w:color="auto" w:fill="auto"/>
            <w:noWrap/>
            <w:vAlign w:val="center"/>
          </w:tcPr>
          <w:p w:rsidR="00C001B5" w:rsidRPr="00A5746B" w:rsidRDefault="00C001B5">
            <w:pPr>
              <w:jc w:val="right"/>
              <w:rPr>
                <w:sz w:val="22"/>
              </w:rPr>
            </w:pPr>
            <w:r w:rsidRPr="00A5746B">
              <w:rPr>
                <w:sz w:val="22"/>
              </w:rPr>
              <w:t>0,975</w:t>
            </w:r>
          </w:p>
        </w:tc>
        <w:tc>
          <w:tcPr>
            <w:tcW w:w="357" w:type="pct"/>
            <w:shd w:val="clear" w:color="auto" w:fill="auto"/>
            <w:noWrap/>
            <w:vAlign w:val="center"/>
          </w:tcPr>
          <w:p w:rsidR="00C001B5" w:rsidRPr="00A5746B" w:rsidRDefault="00C001B5">
            <w:pPr>
              <w:jc w:val="center"/>
              <w:rPr>
                <w:sz w:val="22"/>
              </w:rPr>
            </w:pPr>
            <w:r w:rsidRPr="00A5746B">
              <w:rPr>
                <w:sz w:val="22"/>
              </w:rPr>
              <w:t>газ</w:t>
            </w:r>
          </w:p>
        </w:tc>
        <w:tc>
          <w:tcPr>
            <w:tcW w:w="366" w:type="pct"/>
            <w:shd w:val="clear" w:color="auto" w:fill="auto"/>
            <w:noWrap/>
            <w:vAlign w:val="center"/>
          </w:tcPr>
          <w:p w:rsidR="00C001B5" w:rsidRPr="00A5746B" w:rsidRDefault="00C001B5">
            <w:pPr>
              <w:jc w:val="center"/>
              <w:rPr>
                <w:sz w:val="22"/>
              </w:rPr>
            </w:pPr>
            <w:r w:rsidRPr="00A5746B">
              <w:rPr>
                <w:sz w:val="22"/>
              </w:rPr>
              <w:t>2816,8</w:t>
            </w:r>
          </w:p>
        </w:tc>
        <w:tc>
          <w:tcPr>
            <w:tcW w:w="239" w:type="pct"/>
            <w:shd w:val="clear" w:color="auto" w:fill="auto"/>
            <w:noWrap/>
            <w:vAlign w:val="center"/>
          </w:tcPr>
          <w:p w:rsidR="00C001B5" w:rsidRPr="00A5746B" w:rsidRDefault="00C001B5">
            <w:pPr>
              <w:jc w:val="center"/>
              <w:rPr>
                <w:sz w:val="22"/>
              </w:rPr>
            </w:pPr>
            <w:r w:rsidRPr="00A5746B">
              <w:rPr>
                <w:sz w:val="22"/>
              </w:rPr>
              <w:t>63,3</w:t>
            </w:r>
          </w:p>
        </w:tc>
        <w:tc>
          <w:tcPr>
            <w:tcW w:w="262" w:type="pct"/>
            <w:shd w:val="clear" w:color="auto" w:fill="auto"/>
            <w:noWrap/>
            <w:vAlign w:val="center"/>
          </w:tcPr>
          <w:p w:rsidR="00C001B5" w:rsidRPr="00A5746B" w:rsidRDefault="00C001B5" w:rsidP="00F61C12">
            <w:pPr>
              <w:jc w:val="center"/>
              <w:rPr>
                <w:sz w:val="22"/>
              </w:rPr>
            </w:pPr>
            <w:r w:rsidRPr="00A5746B">
              <w:rPr>
                <w:sz w:val="22"/>
              </w:rPr>
              <w:t>664,6</w:t>
            </w:r>
          </w:p>
        </w:tc>
        <w:tc>
          <w:tcPr>
            <w:tcW w:w="318" w:type="pct"/>
            <w:shd w:val="clear" w:color="auto" w:fill="auto"/>
            <w:noWrap/>
            <w:vAlign w:val="center"/>
          </w:tcPr>
          <w:p w:rsidR="00C001B5" w:rsidRPr="00A5746B" w:rsidRDefault="00C001B5" w:rsidP="00F61C12">
            <w:pPr>
              <w:jc w:val="center"/>
              <w:rPr>
                <w:sz w:val="22"/>
              </w:rPr>
            </w:pPr>
            <w:r w:rsidRPr="00A5746B">
              <w:rPr>
                <w:sz w:val="22"/>
              </w:rPr>
              <w:t>2088,9</w:t>
            </w:r>
          </w:p>
        </w:tc>
        <w:tc>
          <w:tcPr>
            <w:tcW w:w="602" w:type="pct"/>
            <w:shd w:val="clear" w:color="auto" w:fill="auto"/>
            <w:noWrap/>
            <w:vAlign w:val="center"/>
          </w:tcPr>
          <w:p w:rsidR="00C001B5" w:rsidRPr="00A5746B" w:rsidRDefault="00C001B5">
            <w:pPr>
              <w:jc w:val="center"/>
              <w:rPr>
                <w:sz w:val="22"/>
              </w:rPr>
            </w:pPr>
            <w:r w:rsidRPr="00A5746B">
              <w:rPr>
                <w:sz w:val="22"/>
              </w:rPr>
              <w:t>424,2</w:t>
            </w:r>
          </w:p>
        </w:tc>
        <w:tc>
          <w:tcPr>
            <w:tcW w:w="499" w:type="pct"/>
            <w:shd w:val="clear" w:color="auto" w:fill="auto"/>
            <w:noWrap/>
            <w:vAlign w:val="center"/>
          </w:tcPr>
          <w:p w:rsidR="00C001B5" w:rsidRPr="00A5746B" w:rsidRDefault="00C001B5">
            <w:pPr>
              <w:jc w:val="center"/>
              <w:rPr>
                <w:sz w:val="22"/>
              </w:rPr>
            </w:pPr>
            <w:r w:rsidRPr="00A5746B">
              <w:rPr>
                <w:sz w:val="22"/>
              </w:rPr>
              <w:t>170,1</w:t>
            </w:r>
          </w:p>
        </w:tc>
      </w:tr>
      <w:tr w:rsidR="00C001B5" w:rsidRPr="00A5746B" w:rsidTr="00C001B5">
        <w:trPr>
          <w:cantSplit/>
          <w:trHeight w:val="255"/>
        </w:trPr>
        <w:tc>
          <w:tcPr>
            <w:tcW w:w="224" w:type="pct"/>
            <w:vAlign w:val="center"/>
          </w:tcPr>
          <w:p w:rsidR="00C001B5" w:rsidRPr="00A5746B" w:rsidRDefault="00C001B5" w:rsidP="00F61C12">
            <w:pPr>
              <w:pStyle w:val="ab"/>
              <w:jc w:val="center"/>
              <w:rPr>
                <w:sz w:val="22"/>
                <w:szCs w:val="22"/>
              </w:rPr>
            </w:pPr>
            <w:r w:rsidRPr="00A5746B">
              <w:rPr>
                <w:sz w:val="22"/>
                <w:szCs w:val="22"/>
              </w:rPr>
              <w:t>4</w:t>
            </w:r>
          </w:p>
        </w:tc>
        <w:tc>
          <w:tcPr>
            <w:tcW w:w="1018" w:type="pct"/>
            <w:shd w:val="clear" w:color="auto" w:fill="auto"/>
            <w:noWrap/>
            <w:vAlign w:val="center"/>
          </w:tcPr>
          <w:p w:rsidR="00C001B5" w:rsidRPr="00A5746B" w:rsidRDefault="00C001B5" w:rsidP="00F61C12">
            <w:pPr>
              <w:jc w:val="center"/>
              <w:rPr>
                <w:sz w:val="22"/>
              </w:rPr>
            </w:pPr>
            <w:r w:rsidRPr="00A5746B">
              <w:rPr>
                <w:sz w:val="22"/>
              </w:rPr>
              <w:t>Котельная (с.Пудем, ул. Гаг</w:t>
            </w:r>
            <w:r w:rsidRPr="00A5746B">
              <w:rPr>
                <w:sz w:val="22"/>
              </w:rPr>
              <w:t>а</w:t>
            </w:r>
            <w:r w:rsidRPr="00A5746B">
              <w:rPr>
                <w:sz w:val="22"/>
              </w:rPr>
              <w:t>рина, 2а)</w:t>
            </w:r>
          </w:p>
        </w:tc>
        <w:tc>
          <w:tcPr>
            <w:tcW w:w="318" w:type="pct"/>
            <w:shd w:val="clear" w:color="auto" w:fill="auto"/>
            <w:noWrap/>
            <w:vAlign w:val="center"/>
          </w:tcPr>
          <w:p w:rsidR="00C001B5" w:rsidRPr="00A5746B" w:rsidRDefault="00C001B5">
            <w:pPr>
              <w:jc w:val="center"/>
              <w:rPr>
                <w:sz w:val="22"/>
              </w:rPr>
            </w:pPr>
            <w:r w:rsidRPr="00A5746B">
              <w:rPr>
                <w:sz w:val="22"/>
              </w:rPr>
              <w:t>4,623</w:t>
            </w:r>
          </w:p>
        </w:tc>
        <w:tc>
          <w:tcPr>
            <w:tcW w:w="415" w:type="pct"/>
            <w:shd w:val="clear" w:color="auto" w:fill="auto"/>
            <w:noWrap/>
            <w:vAlign w:val="center"/>
          </w:tcPr>
          <w:p w:rsidR="00C001B5" w:rsidRPr="00A5746B" w:rsidRDefault="00C001B5">
            <w:pPr>
              <w:jc w:val="center"/>
              <w:rPr>
                <w:sz w:val="22"/>
              </w:rPr>
            </w:pPr>
            <w:r w:rsidRPr="00A5746B">
              <w:rPr>
                <w:sz w:val="22"/>
              </w:rPr>
              <w:t>4,623</w:t>
            </w:r>
          </w:p>
        </w:tc>
        <w:tc>
          <w:tcPr>
            <w:tcW w:w="382" w:type="pct"/>
            <w:shd w:val="clear" w:color="auto" w:fill="auto"/>
            <w:noWrap/>
            <w:vAlign w:val="center"/>
          </w:tcPr>
          <w:p w:rsidR="00C001B5" w:rsidRPr="00A5746B" w:rsidRDefault="00C001B5">
            <w:pPr>
              <w:jc w:val="right"/>
              <w:rPr>
                <w:sz w:val="22"/>
              </w:rPr>
            </w:pPr>
            <w:r w:rsidRPr="00A5746B">
              <w:rPr>
                <w:sz w:val="22"/>
              </w:rPr>
              <w:t>1,966</w:t>
            </w:r>
          </w:p>
        </w:tc>
        <w:tc>
          <w:tcPr>
            <w:tcW w:w="357" w:type="pct"/>
            <w:shd w:val="clear" w:color="auto" w:fill="auto"/>
            <w:noWrap/>
            <w:vAlign w:val="center"/>
          </w:tcPr>
          <w:p w:rsidR="00C001B5" w:rsidRPr="00A5746B" w:rsidRDefault="00C001B5">
            <w:pPr>
              <w:jc w:val="center"/>
              <w:rPr>
                <w:sz w:val="22"/>
              </w:rPr>
            </w:pPr>
            <w:r w:rsidRPr="00A5746B">
              <w:rPr>
                <w:sz w:val="22"/>
              </w:rPr>
              <w:t>газ</w:t>
            </w:r>
          </w:p>
        </w:tc>
        <w:tc>
          <w:tcPr>
            <w:tcW w:w="366" w:type="pct"/>
            <w:shd w:val="clear" w:color="auto" w:fill="auto"/>
            <w:noWrap/>
            <w:vAlign w:val="center"/>
          </w:tcPr>
          <w:p w:rsidR="00C001B5" w:rsidRPr="00A5746B" w:rsidRDefault="00C001B5">
            <w:pPr>
              <w:jc w:val="center"/>
              <w:rPr>
                <w:sz w:val="22"/>
              </w:rPr>
            </w:pPr>
            <w:r w:rsidRPr="00A5746B">
              <w:rPr>
                <w:sz w:val="22"/>
              </w:rPr>
              <w:t>7344,6</w:t>
            </w:r>
          </w:p>
        </w:tc>
        <w:tc>
          <w:tcPr>
            <w:tcW w:w="239" w:type="pct"/>
            <w:shd w:val="clear" w:color="auto" w:fill="auto"/>
            <w:noWrap/>
            <w:vAlign w:val="center"/>
          </w:tcPr>
          <w:p w:rsidR="00C001B5" w:rsidRPr="00A5746B" w:rsidRDefault="00C001B5">
            <w:pPr>
              <w:jc w:val="center"/>
              <w:rPr>
                <w:sz w:val="22"/>
              </w:rPr>
            </w:pPr>
            <w:r w:rsidRPr="00A5746B">
              <w:rPr>
                <w:sz w:val="22"/>
              </w:rPr>
              <w:t>165,1</w:t>
            </w:r>
          </w:p>
        </w:tc>
        <w:tc>
          <w:tcPr>
            <w:tcW w:w="262" w:type="pct"/>
            <w:shd w:val="clear" w:color="auto" w:fill="auto"/>
            <w:noWrap/>
            <w:vAlign w:val="center"/>
          </w:tcPr>
          <w:p w:rsidR="00C001B5" w:rsidRPr="00A5746B" w:rsidRDefault="00C001B5" w:rsidP="00F61C12">
            <w:pPr>
              <w:jc w:val="center"/>
              <w:rPr>
                <w:sz w:val="22"/>
              </w:rPr>
            </w:pPr>
            <w:r w:rsidRPr="00A5746B">
              <w:rPr>
                <w:sz w:val="22"/>
              </w:rPr>
              <w:t>1328,0</w:t>
            </w:r>
          </w:p>
        </w:tc>
        <w:tc>
          <w:tcPr>
            <w:tcW w:w="318" w:type="pct"/>
            <w:shd w:val="clear" w:color="auto" w:fill="auto"/>
            <w:noWrap/>
            <w:vAlign w:val="center"/>
          </w:tcPr>
          <w:p w:rsidR="00C001B5" w:rsidRPr="00A5746B" w:rsidRDefault="00C001B5" w:rsidP="00F61C12">
            <w:pPr>
              <w:jc w:val="center"/>
              <w:rPr>
                <w:sz w:val="22"/>
              </w:rPr>
            </w:pPr>
            <w:r w:rsidRPr="00A5746B">
              <w:rPr>
                <w:sz w:val="22"/>
              </w:rPr>
              <w:t>5851,4</w:t>
            </w:r>
          </w:p>
        </w:tc>
        <w:tc>
          <w:tcPr>
            <w:tcW w:w="602" w:type="pct"/>
            <w:shd w:val="clear" w:color="auto" w:fill="auto"/>
            <w:noWrap/>
            <w:vAlign w:val="center"/>
          </w:tcPr>
          <w:p w:rsidR="00C001B5" w:rsidRPr="00A5746B" w:rsidRDefault="00C001B5">
            <w:pPr>
              <w:jc w:val="center"/>
              <w:rPr>
                <w:sz w:val="22"/>
              </w:rPr>
            </w:pPr>
            <w:r w:rsidRPr="00A5746B">
              <w:rPr>
                <w:sz w:val="22"/>
              </w:rPr>
              <w:t>934,3</w:t>
            </w:r>
          </w:p>
        </w:tc>
        <w:tc>
          <w:tcPr>
            <w:tcW w:w="499" w:type="pct"/>
            <w:shd w:val="clear" w:color="auto" w:fill="auto"/>
            <w:noWrap/>
            <w:vAlign w:val="center"/>
          </w:tcPr>
          <w:p w:rsidR="00C001B5" w:rsidRPr="00A5746B" w:rsidRDefault="00C001B5">
            <w:pPr>
              <w:jc w:val="center"/>
              <w:rPr>
                <w:sz w:val="22"/>
              </w:rPr>
            </w:pPr>
            <w:r w:rsidRPr="00A5746B">
              <w:rPr>
                <w:sz w:val="22"/>
              </w:rPr>
              <w:t>158,7</w:t>
            </w:r>
          </w:p>
        </w:tc>
      </w:tr>
      <w:tr w:rsidR="00C001B5" w:rsidRPr="00A5746B" w:rsidTr="00C001B5">
        <w:trPr>
          <w:cantSplit/>
          <w:trHeight w:val="255"/>
        </w:trPr>
        <w:tc>
          <w:tcPr>
            <w:tcW w:w="224" w:type="pct"/>
            <w:vAlign w:val="center"/>
          </w:tcPr>
          <w:p w:rsidR="00C001B5" w:rsidRPr="00A5746B" w:rsidRDefault="00C001B5" w:rsidP="00F61C12">
            <w:pPr>
              <w:pStyle w:val="ab"/>
              <w:jc w:val="center"/>
              <w:rPr>
                <w:sz w:val="22"/>
                <w:szCs w:val="22"/>
              </w:rPr>
            </w:pPr>
            <w:r w:rsidRPr="00A5746B">
              <w:rPr>
                <w:sz w:val="22"/>
                <w:szCs w:val="22"/>
              </w:rPr>
              <w:t>5</w:t>
            </w:r>
          </w:p>
        </w:tc>
        <w:tc>
          <w:tcPr>
            <w:tcW w:w="1018" w:type="pct"/>
            <w:shd w:val="clear" w:color="auto" w:fill="auto"/>
            <w:noWrap/>
            <w:vAlign w:val="center"/>
          </w:tcPr>
          <w:p w:rsidR="00C001B5" w:rsidRPr="00A5746B" w:rsidRDefault="00C001B5" w:rsidP="00F61C12">
            <w:pPr>
              <w:jc w:val="center"/>
              <w:rPr>
                <w:sz w:val="22"/>
              </w:rPr>
            </w:pPr>
            <w:r w:rsidRPr="00A5746B">
              <w:rPr>
                <w:sz w:val="22"/>
              </w:rPr>
              <w:t>Котельная (п.Яр, ул. Ф.Васильева, 6а)</w:t>
            </w:r>
          </w:p>
        </w:tc>
        <w:tc>
          <w:tcPr>
            <w:tcW w:w="318" w:type="pct"/>
            <w:shd w:val="clear" w:color="auto" w:fill="auto"/>
            <w:noWrap/>
            <w:vAlign w:val="center"/>
          </w:tcPr>
          <w:p w:rsidR="00C001B5" w:rsidRPr="00A5746B" w:rsidRDefault="00C001B5">
            <w:pPr>
              <w:jc w:val="center"/>
              <w:rPr>
                <w:sz w:val="22"/>
              </w:rPr>
            </w:pPr>
            <w:r w:rsidRPr="00A5746B">
              <w:rPr>
                <w:sz w:val="22"/>
              </w:rPr>
              <w:t>3,698</w:t>
            </w:r>
          </w:p>
        </w:tc>
        <w:tc>
          <w:tcPr>
            <w:tcW w:w="415" w:type="pct"/>
            <w:shd w:val="clear" w:color="auto" w:fill="auto"/>
            <w:noWrap/>
            <w:vAlign w:val="center"/>
          </w:tcPr>
          <w:p w:rsidR="00C001B5" w:rsidRPr="00A5746B" w:rsidRDefault="00C001B5">
            <w:pPr>
              <w:jc w:val="center"/>
              <w:rPr>
                <w:sz w:val="22"/>
              </w:rPr>
            </w:pPr>
            <w:r w:rsidRPr="00A5746B">
              <w:rPr>
                <w:sz w:val="22"/>
              </w:rPr>
              <w:t>3,698</w:t>
            </w:r>
          </w:p>
        </w:tc>
        <w:tc>
          <w:tcPr>
            <w:tcW w:w="382" w:type="pct"/>
            <w:shd w:val="clear" w:color="auto" w:fill="auto"/>
            <w:noWrap/>
            <w:vAlign w:val="center"/>
          </w:tcPr>
          <w:p w:rsidR="00C001B5" w:rsidRPr="00A5746B" w:rsidRDefault="00C001B5">
            <w:pPr>
              <w:jc w:val="right"/>
              <w:rPr>
                <w:sz w:val="22"/>
              </w:rPr>
            </w:pPr>
            <w:r w:rsidRPr="00A5746B">
              <w:rPr>
                <w:sz w:val="22"/>
              </w:rPr>
              <w:t>2,801</w:t>
            </w:r>
          </w:p>
        </w:tc>
        <w:tc>
          <w:tcPr>
            <w:tcW w:w="357" w:type="pct"/>
            <w:shd w:val="clear" w:color="auto" w:fill="auto"/>
            <w:noWrap/>
            <w:vAlign w:val="center"/>
          </w:tcPr>
          <w:p w:rsidR="00C001B5" w:rsidRPr="00A5746B" w:rsidRDefault="00C001B5">
            <w:pPr>
              <w:jc w:val="center"/>
              <w:rPr>
                <w:sz w:val="22"/>
              </w:rPr>
            </w:pPr>
            <w:r w:rsidRPr="00A5746B">
              <w:rPr>
                <w:sz w:val="22"/>
              </w:rPr>
              <w:t>газ</w:t>
            </w:r>
          </w:p>
        </w:tc>
        <w:tc>
          <w:tcPr>
            <w:tcW w:w="366" w:type="pct"/>
            <w:shd w:val="clear" w:color="auto" w:fill="auto"/>
            <w:noWrap/>
            <w:vAlign w:val="center"/>
          </w:tcPr>
          <w:p w:rsidR="00C001B5" w:rsidRPr="00A5746B" w:rsidRDefault="00C001B5">
            <w:pPr>
              <w:jc w:val="center"/>
              <w:rPr>
                <w:sz w:val="22"/>
              </w:rPr>
            </w:pPr>
            <w:r w:rsidRPr="00A5746B">
              <w:rPr>
                <w:sz w:val="22"/>
              </w:rPr>
              <w:t>6272,8</w:t>
            </w:r>
          </w:p>
        </w:tc>
        <w:tc>
          <w:tcPr>
            <w:tcW w:w="239" w:type="pct"/>
            <w:shd w:val="clear" w:color="auto" w:fill="auto"/>
            <w:noWrap/>
            <w:vAlign w:val="center"/>
          </w:tcPr>
          <w:p w:rsidR="00C001B5" w:rsidRPr="00A5746B" w:rsidRDefault="00C001B5">
            <w:pPr>
              <w:jc w:val="center"/>
              <w:rPr>
                <w:sz w:val="22"/>
              </w:rPr>
            </w:pPr>
            <w:r w:rsidRPr="00A5746B">
              <w:rPr>
                <w:sz w:val="22"/>
              </w:rPr>
              <w:t>141,1</w:t>
            </w:r>
          </w:p>
        </w:tc>
        <w:tc>
          <w:tcPr>
            <w:tcW w:w="262" w:type="pct"/>
            <w:shd w:val="clear" w:color="auto" w:fill="auto"/>
            <w:noWrap/>
            <w:vAlign w:val="center"/>
          </w:tcPr>
          <w:p w:rsidR="00C001B5" w:rsidRPr="00A5746B" w:rsidRDefault="00C001B5" w:rsidP="00F61C12">
            <w:pPr>
              <w:jc w:val="center"/>
              <w:rPr>
                <w:sz w:val="22"/>
              </w:rPr>
            </w:pPr>
            <w:r w:rsidRPr="00A5746B">
              <w:rPr>
                <w:sz w:val="22"/>
              </w:rPr>
              <w:t>923,2</w:t>
            </w:r>
          </w:p>
        </w:tc>
        <w:tc>
          <w:tcPr>
            <w:tcW w:w="318" w:type="pct"/>
            <w:shd w:val="clear" w:color="auto" w:fill="auto"/>
            <w:noWrap/>
            <w:vAlign w:val="center"/>
          </w:tcPr>
          <w:p w:rsidR="00C001B5" w:rsidRPr="00A5746B" w:rsidRDefault="00C001B5" w:rsidP="00F61C12">
            <w:pPr>
              <w:jc w:val="center"/>
              <w:rPr>
                <w:sz w:val="22"/>
              </w:rPr>
            </w:pPr>
            <w:r w:rsidRPr="00A5746B">
              <w:rPr>
                <w:sz w:val="22"/>
              </w:rPr>
              <w:t>5208,5</w:t>
            </w:r>
          </w:p>
        </w:tc>
        <w:tc>
          <w:tcPr>
            <w:tcW w:w="602" w:type="pct"/>
            <w:shd w:val="clear" w:color="auto" w:fill="auto"/>
            <w:noWrap/>
            <w:vAlign w:val="center"/>
          </w:tcPr>
          <w:p w:rsidR="00C001B5" w:rsidRPr="00A5746B" w:rsidRDefault="00C001B5">
            <w:pPr>
              <w:jc w:val="center"/>
              <w:rPr>
                <w:sz w:val="22"/>
              </w:rPr>
            </w:pPr>
            <w:r w:rsidRPr="00A5746B">
              <w:rPr>
                <w:sz w:val="22"/>
              </w:rPr>
              <w:t>721,4</w:t>
            </w:r>
          </w:p>
        </w:tc>
        <w:tc>
          <w:tcPr>
            <w:tcW w:w="499" w:type="pct"/>
            <w:shd w:val="clear" w:color="auto" w:fill="auto"/>
            <w:noWrap/>
            <w:vAlign w:val="center"/>
          </w:tcPr>
          <w:p w:rsidR="00C001B5" w:rsidRPr="00A5746B" w:rsidRDefault="00C001B5">
            <w:pPr>
              <w:jc w:val="center"/>
              <w:rPr>
                <w:sz w:val="22"/>
              </w:rPr>
            </w:pPr>
            <w:r w:rsidRPr="00A5746B">
              <w:rPr>
                <w:sz w:val="22"/>
              </w:rPr>
              <w:t>158,7</w:t>
            </w:r>
          </w:p>
        </w:tc>
      </w:tr>
      <w:tr w:rsidR="00C001B5" w:rsidRPr="00A5746B" w:rsidTr="00C001B5">
        <w:trPr>
          <w:cantSplit/>
          <w:trHeight w:val="255"/>
        </w:trPr>
        <w:tc>
          <w:tcPr>
            <w:tcW w:w="224" w:type="pct"/>
            <w:vAlign w:val="center"/>
          </w:tcPr>
          <w:p w:rsidR="00C001B5" w:rsidRPr="00A5746B" w:rsidRDefault="00C001B5" w:rsidP="00F61C12">
            <w:pPr>
              <w:pStyle w:val="ab"/>
              <w:jc w:val="center"/>
              <w:rPr>
                <w:sz w:val="22"/>
                <w:szCs w:val="22"/>
              </w:rPr>
            </w:pPr>
            <w:r w:rsidRPr="00A5746B">
              <w:rPr>
                <w:sz w:val="22"/>
                <w:szCs w:val="22"/>
              </w:rPr>
              <w:t>6</w:t>
            </w:r>
          </w:p>
        </w:tc>
        <w:tc>
          <w:tcPr>
            <w:tcW w:w="1018" w:type="pct"/>
            <w:shd w:val="clear" w:color="auto" w:fill="auto"/>
            <w:noWrap/>
            <w:vAlign w:val="center"/>
          </w:tcPr>
          <w:p w:rsidR="00C001B5" w:rsidRPr="00A5746B" w:rsidRDefault="00C001B5" w:rsidP="00F61C12">
            <w:pPr>
              <w:jc w:val="center"/>
              <w:rPr>
                <w:sz w:val="22"/>
              </w:rPr>
            </w:pPr>
            <w:r w:rsidRPr="00A5746B">
              <w:rPr>
                <w:sz w:val="22"/>
              </w:rPr>
              <w:t>Котельная (п.Яр, ул. Ф.Васильева, 29а)</w:t>
            </w:r>
          </w:p>
        </w:tc>
        <w:tc>
          <w:tcPr>
            <w:tcW w:w="318" w:type="pct"/>
            <w:shd w:val="clear" w:color="auto" w:fill="auto"/>
            <w:noWrap/>
            <w:vAlign w:val="center"/>
          </w:tcPr>
          <w:p w:rsidR="00C001B5" w:rsidRPr="00A5746B" w:rsidRDefault="00C001B5">
            <w:pPr>
              <w:jc w:val="center"/>
              <w:rPr>
                <w:sz w:val="22"/>
              </w:rPr>
            </w:pPr>
            <w:r w:rsidRPr="00A5746B">
              <w:rPr>
                <w:sz w:val="22"/>
              </w:rPr>
              <w:t>3,328</w:t>
            </w:r>
          </w:p>
        </w:tc>
        <w:tc>
          <w:tcPr>
            <w:tcW w:w="415" w:type="pct"/>
            <w:shd w:val="clear" w:color="auto" w:fill="auto"/>
            <w:noWrap/>
            <w:vAlign w:val="center"/>
          </w:tcPr>
          <w:p w:rsidR="00C001B5" w:rsidRPr="00A5746B" w:rsidRDefault="00C001B5">
            <w:pPr>
              <w:jc w:val="center"/>
              <w:rPr>
                <w:sz w:val="22"/>
              </w:rPr>
            </w:pPr>
            <w:r w:rsidRPr="00A5746B">
              <w:rPr>
                <w:sz w:val="22"/>
              </w:rPr>
              <w:t>3,328</w:t>
            </w:r>
          </w:p>
        </w:tc>
        <w:tc>
          <w:tcPr>
            <w:tcW w:w="382" w:type="pct"/>
            <w:shd w:val="clear" w:color="auto" w:fill="auto"/>
            <w:noWrap/>
            <w:vAlign w:val="center"/>
          </w:tcPr>
          <w:p w:rsidR="00C001B5" w:rsidRPr="00A5746B" w:rsidRDefault="00C001B5">
            <w:pPr>
              <w:jc w:val="right"/>
              <w:rPr>
                <w:sz w:val="22"/>
              </w:rPr>
            </w:pPr>
            <w:r w:rsidRPr="00A5746B">
              <w:rPr>
                <w:sz w:val="22"/>
              </w:rPr>
              <w:t>2,642</w:t>
            </w:r>
          </w:p>
        </w:tc>
        <w:tc>
          <w:tcPr>
            <w:tcW w:w="357" w:type="pct"/>
            <w:shd w:val="clear" w:color="auto" w:fill="auto"/>
            <w:noWrap/>
            <w:vAlign w:val="center"/>
          </w:tcPr>
          <w:p w:rsidR="00C001B5" w:rsidRPr="00A5746B" w:rsidRDefault="00C001B5">
            <w:pPr>
              <w:jc w:val="center"/>
              <w:rPr>
                <w:sz w:val="22"/>
              </w:rPr>
            </w:pPr>
            <w:r w:rsidRPr="00A5746B">
              <w:rPr>
                <w:sz w:val="22"/>
              </w:rPr>
              <w:t>газ</w:t>
            </w:r>
          </w:p>
        </w:tc>
        <w:tc>
          <w:tcPr>
            <w:tcW w:w="366" w:type="pct"/>
            <w:shd w:val="clear" w:color="auto" w:fill="auto"/>
            <w:noWrap/>
            <w:vAlign w:val="center"/>
          </w:tcPr>
          <w:p w:rsidR="00C001B5" w:rsidRPr="00A5746B" w:rsidRDefault="00C001B5">
            <w:pPr>
              <w:jc w:val="center"/>
              <w:rPr>
                <w:sz w:val="22"/>
              </w:rPr>
            </w:pPr>
            <w:r w:rsidRPr="00A5746B">
              <w:rPr>
                <w:sz w:val="22"/>
              </w:rPr>
              <w:t>7005,9</w:t>
            </w:r>
          </w:p>
        </w:tc>
        <w:tc>
          <w:tcPr>
            <w:tcW w:w="239" w:type="pct"/>
            <w:shd w:val="clear" w:color="auto" w:fill="auto"/>
            <w:noWrap/>
            <w:vAlign w:val="center"/>
          </w:tcPr>
          <w:p w:rsidR="00C001B5" w:rsidRPr="00A5746B" w:rsidRDefault="00C001B5">
            <w:pPr>
              <w:jc w:val="center"/>
              <w:rPr>
                <w:sz w:val="22"/>
              </w:rPr>
            </w:pPr>
            <w:r w:rsidRPr="00A5746B">
              <w:rPr>
                <w:sz w:val="22"/>
              </w:rPr>
              <w:t>157,5</w:t>
            </w:r>
          </w:p>
        </w:tc>
        <w:tc>
          <w:tcPr>
            <w:tcW w:w="262" w:type="pct"/>
            <w:shd w:val="clear" w:color="auto" w:fill="auto"/>
            <w:noWrap/>
            <w:vAlign w:val="center"/>
          </w:tcPr>
          <w:p w:rsidR="00C001B5" w:rsidRPr="00A5746B" w:rsidRDefault="00C001B5" w:rsidP="00F61C12">
            <w:pPr>
              <w:jc w:val="center"/>
              <w:rPr>
                <w:sz w:val="22"/>
              </w:rPr>
            </w:pPr>
            <w:r w:rsidRPr="00A5746B">
              <w:rPr>
                <w:sz w:val="22"/>
              </w:rPr>
              <w:t>614,1</w:t>
            </w:r>
          </w:p>
        </w:tc>
        <w:tc>
          <w:tcPr>
            <w:tcW w:w="318" w:type="pct"/>
            <w:shd w:val="clear" w:color="auto" w:fill="auto"/>
            <w:noWrap/>
            <w:vAlign w:val="center"/>
          </w:tcPr>
          <w:p w:rsidR="00C001B5" w:rsidRPr="00A5746B" w:rsidRDefault="00C001B5" w:rsidP="00F61C12">
            <w:pPr>
              <w:jc w:val="center"/>
              <w:rPr>
                <w:sz w:val="22"/>
              </w:rPr>
            </w:pPr>
            <w:r w:rsidRPr="00A5746B">
              <w:rPr>
                <w:sz w:val="22"/>
              </w:rPr>
              <w:t>6234,3</w:t>
            </w:r>
          </w:p>
        </w:tc>
        <w:tc>
          <w:tcPr>
            <w:tcW w:w="602" w:type="pct"/>
            <w:shd w:val="clear" w:color="auto" w:fill="auto"/>
            <w:noWrap/>
            <w:vAlign w:val="center"/>
          </w:tcPr>
          <w:p w:rsidR="00C001B5" w:rsidRPr="00A5746B" w:rsidRDefault="00C001B5">
            <w:pPr>
              <w:jc w:val="center"/>
              <w:rPr>
                <w:sz w:val="22"/>
              </w:rPr>
            </w:pPr>
            <w:r w:rsidRPr="00A5746B">
              <w:rPr>
                <w:sz w:val="22"/>
              </w:rPr>
              <w:t>804,4</w:t>
            </w:r>
          </w:p>
        </w:tc>
        <w:tc>
          <w:tcPr>
            <w:tcW w:w="499" w:type="pct"/>
            <w:shd w:val="clear" w:color="auto" w:fill="auto"/>
            <w:noWrap/>
            <w:vAlign w:val="center"/>
          </w:tcPr>
          <w:p w:rsidR="00C001B5" w:rsidRPr="00A5746B" w:rsidRDefault="00C001B5">
            <w:pPr>
              <w:jc w:val="center"/>
              <w:rPr>
                <w:sz w:val="22"/>
              </w:rPr>
            </w:pPr>
            <w:r w:rsidRPr="00A5746B">
              <w:rPr>
                <w:sz w:val="22"/>
              </w:rPr>
              <w:t>160,5</w:t>
            </w:r>
          </w:p>
        </w:tc>
      </w:tr>
      <w:tr w:rsidR="00C001B5" w:rsidRPr="00A5746B" w:rsidTr="00C001B5">
        <w:trPr>
          <w:cantSplit/>
          <w:trHeight w:val="255"/>
        </w:trPr>
        <w:tc>
          <w:tcPr>
            <w:tcW w:w="224" w:type="pct"/>
            <w:vAlign w:val="center"/>
          </w:tcPr>
          <w:p w:rsidR="00C001B5" w:rsidRPr="00A5746B" w:rsidRDefault="00C001B5" w:rsidP="00F61C12">
            <w:pPr>
              <w:pStyle w:val="ab"/>
              <w:jc w:val="center"/>
              <w:rPr>
                <w:sz w:val="22"/>
                <w:szCs w:val="22"/>
              </w:rPr>
            </w:pPr>
            <w:r w:rsidRPr="00A5746B">
              <w:rPr>
                <w:sz w:val="22"/>
                <w:szCs w:val="22"/>
              </w:rPr>
              <w:t>7</w:t>
            </w:r>
          </w:p>
        </w:tc>
        <w:tc>
          <w:tcPr>
            <w:tcW w:w="1018" w:type="pct"/>
            <w:shd w:val="clear" w:color="auto" w:fill="auto"/>
            <w:noWrap/>
            <w:vAlign w:val="center"/>
          </w:tcPr>
          <w:p w:rsidR="00C001B5" w:rsidRPr="00A5746B" w:rsidRDefault="00C001B5" w:rsidP="00F61C12">
            <w:pPr>
              <w:jc w:val="center"/>
              <w:rPr>
                <w:sz w:val="22"/>
              </w:rPr>
            </w:pPr>
            <w:r w:rsidRPr="00A5746B">
              <w:rPr>
                <w:sz w:val="22"/>
              </w:rPr>
              <w:t>Котельная (д.Зюино, ул. Школьная, 77а)</w:t>
            </w:r>
          </w:p>
        </w:tc>
        <w:tc>
          <w:tcPr>
            <w:tcW w:w="318" w:type="pct"/>
            <w:shd w:val="clear" w:color="auto" w:fill="auto"/>
            <w:noWrap/>
            <w:vAlign w:val="center"/>
          </w:tcPr>
          <w:p w:rsidR="00C001B5" w:rsidRPr="00A5746B" w:rsidRDefault="00C001B5">
            <w:pPr>
              <w:jc w:val="center"/>
              <w:rPr>
                <w:sz w:val="22"/>
              </w:rPr>
            </w:pPr>
            <w:r w:rsidRPr="00A5746B">
              <w:rPr>
                <w:sz w:val="22"/>
              </w:rPr>
              <w:t>0,250</w:t>
            </w:r>
          </w:p>
        </w:tc>
        <w:tc>
          <w:tcPr>
            <w:tcW w:w="415" w:type="pct"/>
            <w:shd w:val="clear" w:color="auto" w:fill="auto"/>
            <w:noWrap/>
            <w:vAlign w:val="center"/>
          </w:tcPr>
          <w:p w:rsidR="00C001B5" w:rsidRPr="00A5746B" w:rsidRDefault="00C001B5">
            <w:pPr>
              <w:jc w:val="center"/>
              <w:rPr>
                <w:sz w:val="22"/>
              </w:rPr>
            </w:pPr>
            <w:r w:rsidRPr="00A5746B">
              <w:rPr>
                <w:sz w:val="22"/>
              </w:rPr>
              <w:t>0,250</w:t>
            </w:r>
          </w:p>
        </w:tc>
        <w:tc>
          <w:tcPr>
            <w:tcW w:w="382" w:type="pct"/>
            <w:shd w:val="clear" w:color="auto" w:fill="auto"/>
            <w:noWrap/>
            <w:vAlign w:val="center"/>
          </w:tcPr>
          <w:p w:rsidR="00C001B5" w:rsidRPr="00A5746B" w:rsidRDefault="00C001B5">
            <w:pPr>
              <w:jc w:val="right"/>
              <w:rPr>
                <w:sz w:val="22"/>
              </w:rPr>
            </w:pPr>
            <w:r w:rsidRPr="00A5746B">
              <w:rPr>
                <w:sz w:val="22"/>
              </w:rPr>
              <w:t>0,214</w:t>
            </w:r>
          </w:p>
        </w:tc>
        <w:tc>
          <w:tcPr>
            <w:tcW w:w="357" w:type="pct"/>
            <w:shd w:val="clear" w:color="auto" w:fill="auto"/>
            <w:noWrap/>
            <w:vAlign w:val="center"/>
          </w:tcPr>
          <w:p w:rsidR="00C001B5" w:rsidRPr="00A5746B" w:rsidRDefault="00C001B5">
            <w:pPr>
              <w:jc w:val="center"/>
              <w:rPr>
                <w:sz w:val="22"/>
              </w:rPr>
            </w:pPr>
            <w:r w:rsidRPr="00A5746B">
              <w:rPr>
                <w:sz w:val="22"/>
              </w:rPr>
              <w:t>газ</w:t>
            </w:r>
          </w:p>
        </w:tc>
        <w:tc>
          <w:tcPr>
            <w:tcW w:w="366" w:type="pct"/>
            <w:shd w:val="clear" w:color="auto" w:fill="auto"/>
            <w:noWrap/>
            <w:vAlign w:val="center"/>
          </w:tcPr>
          <w:p w:rsidR="00C001B5" w:rsidRPr="00A5746B" w:rsidRDefault="00C001B5">
            <w:pPr>
              <w:jc w:val="center"/>
              <w:rPr>
                <w:sz w:val="22"/>
              </w:rPr>
            </w:pPr>
            <w:r w:rsidRPr="00A5746B">
              <w:rPr>
                <w:sz w:val="22"/>
              </w:rPr>
              <w:t>615,8</w:t>
            </w:r>
          </w:p>
        </w:tc>
        <w:tc>
          <w:tcPr>
            <w:tcW w:w="239" w:type="pct"/>
            <w:shd w:val="clear" w:color="auto" w:fill="auto"/>
            <w:noWrap/>
            <w:vAlign w:val="center"/>
          </w:tcPr>
          <w:p w:rsidR="00C001B5" w:rsidRPr="00A5746B" w:rsidRDefault="00C001B5">
            <w:pPr>
              <w:jc w:val="center"/>
              <w:rPr>
                <w:sz w:val="22"/>
              </w:rPr>
            </w:pPr>
            <w:r w:rsidRPr="00A5746B">
              <w:rPr>
                <w:sz w:val="22"/>
              </w:rPr>
              <w:t>13,8</w:t>
            </w:r>
          </w:p>
        </w:tc>
        <w:tc>
          <w:tcPr>
            <w:tcW w:w="262" w:type="pct"/>
            <w:shd w:val="clear" w:color="auto" w:fill="auto"/>
            <w:noWrap/>
            <w:vAlign w:val="center"/>
          </w:tcPr>
          <w:p w:rsidR="00C001B5" w:rsidRPr="00A5746B" w:rsidRDefault="00C001B5" w:rsidP="00F61C12">
            <w:pPr>
              <w:jc w:val="center"/>
              <w:rPr>
                <w:sz w:val="22"/>
              </w:rPr>
            </w:pPr>
            <w:r w:rsidRPr="00A5746B">
              <w:rPr>
                <w:sz w:val="22"/>
              </w:rPr>
              <w:t>16,4</w:t>
            </w:r>
          </w:p>
        </w:tc>
        <w:tc>
          <w:tcPr>
            <w:tcW w:w="318" w:type="pct"/>
            <w:shd w:val="clear" w:color="auto" w:fill="auto"/>
            <w:noWrap/>
            <w:vAlign w:val="center"/>
          </w:tcPr>
          <w:p w:rsidR="00C001B5" w:rsidRPr="00A5746B" w:rsidRDefault="00C001B5" w:rsidP="00F61C12">
            <w:pPr>
              <w:jc w:val="center"/>
              <w:rPr>
                <w:sz w:val="22"/>
              </w:rPr>
            </w:pPr>
            <w:r w:rsidRPr="00A5746B">
              <w:rPr>
                <w:sz w:val="22"/>
              </w:rPr>
              <w:t>585,6</w:t>
            </w:r>
          </w:p>
        </w:tc>
        <w:tc>
          <w:tcPr>
            <w:tcW w:w="602" w:type="pct"/>
            <w:shd w:val="clear" w:color="auto" w:fill="auto"/>
            <w:noWrap/>
            <w:vAlign w:val="center"/>
          </w:tcPr>
          <w:p w:rsidR="00C001B5" w:rsidRPr="00A5746B" w:rsidRDefault="00C001B5">
            <w:pPr>
              <w:jc w:val="center"/>
              <w:rPr>
                <w:sz w:val="22"/>
              </w:rPr>
            </w:pPr>
            <w:r w:rsidRPr="00A5746B">
              <w:rPr>
                <w:sz w:val="22"/>
              </w:rPr>
              <w:t>89,2</w:t>
            </w:r>
          </w:p>
        </w:tc>
        <w:tc>
          <w:tcPr>
            <w:tcW w:w="499" w:type="pct"/>
            <w:shd w:val="clear" w:color="auto" w:fill="auto"/>
            <w:noWrap/>
            <w:vAlign w:val="center"/>
          </w:tcPr>
          <w:p w:rsidR="00C001B5" w:rsidRPr="00A5746B" w:rsidRDefault="00C001B5">
            <w:pPr>
              <w:jc w:val="center"/>
              <w:rPr>
                <w:sz w:val="22"/>
              </w:rPr>
            </w:pPr>
            <w:r w:rsidRPr="00A5746B">
              <w:rPr>
                <w:sz w:val="22"/>
              </w:rPr>
              <w:t>153,6</w:t>
            </w:r>
          </w:p>
        </w:tc>
      </w:tr>
      <w:tr w:rsidR="00C001B5" w:rsidRPr="00A5746B" w:rsidTr="00C001B5">
        <w:trPr>
          <w:cantSplit/>
          <w:trHeight w:val="255"/>
        </w:trPr>
        <w:tc>
          <w:tcPr>
            <w:tcW w:w="224" w:type="pct"/>
            <w:vAlign w:val="center"/>
          </w:tcPr>
          <w:p w:rsidR="00C001B5" w:rsidRPr="00A5746B" w:rsidRDefault="00C001B5" w:rsidP="00F61C12">
            <w:pPr>
              <w:pStyle w:val="ab"/>
              <w:jc w:val="center"/>
              <w:rPr>
                <w:sz w:val="22"/>
                <w:szCs w:val="22"/>
              </w:rPr>
            </w:pPr>
            <w:r w:rsidRPr="00A5746B">
              <w:rPr>
                <w:sz w:val="22"/>
                <w:szCs w:val="22"/>
              </w:rPr>
              <w:t>8</w:t>
            </w:r>
          </w:p>
        </w:tc>
        <w:tc>
          <w:tcPr>
            <w:tcW w:w="1018" w:type="pct"/>
            <w:shd w:val="clear" w:color="auto" w:fill="auto"/>
            <w:noWrap/>
            <w:vAlign w:val="center"/>
          </w:tcPr>
          <w:p w:rsidR="00C001B5" w:rsidRPr="00A5746B" w:rsidRDefault="00C001B5" w:rsidP="00F61C12">
            <w:pPr>
              <w:jc w:val="center"/>
              <w:rPr>
                <w:sz w:val="22"/>
              </w:rPr>
            </w:pPr>
            <w:r w:rsidRPr="00A5746B">
              <w:rPr>
                <w:sz w:val="22"/>
              </w:rPr>
              <w:t>Котельная (д.Бачумово, ул. Школьная, 17а)</w:t>
            </w:r>
          </w:p>
        </w:tc>
        <w:tc>
          <w:tcPr>
            <w:tcW w:w="318" w:type="pct"/>
            <w:shd w:val="clear" w:color="auto" w:fill="auto"/>
            <w:noWrap/>
            <w:vAlign w:val="center"/>
          </w:tcPr>
          <w:p w:rsidR="00C001B5" w:rsidRPr="00A5746B" w:rsidRDefault="00C001B5">
            <w:pPr>
              <w:jc w:val="center"/>
              <w:rPr>
                <w:sz w:val="22"/>
              </w:rPr>
            </w:pPr>
            <w:r w:rsidRPr="00A5746B">
              <w:rPr>
                <w:sz w:val="22"/>
              </w:rPr>
              <w:t>0,680</w:t>
            </w:r>
          </w:p>
        </w:tc>
        <w:tc>
          <w:tcPr>
            <w:tcW w:w="415" w:type="pct"/>
            <w:shd w:val="clear" w:color="auto" w:fill="auto"/>
            <w:noWrap/>
            <w:vAlign w:val="center"/>
          </w:tcPr>
          <w:p w:rsidR="00C001B5" w:rsidRPr="00A5746B" w:rsidRDefault="00C001B5">
            <w:pPr>
              <w:jc w:val="center"/>
              <w:rPr>
                <w:sz w:val="22"/>
              </w:rPr>
            </w:pPr>
            <w:r w:rsidRPr="00A5746B">
              <w:rPr>
                <w:sz w:val="22"/>
              </w:rPr>
              <w:t>0,680</w:t>
            </w:r>
          </w:p>
        </w:tc>
        <w:tc>
          <w:tcPr>
            <w:tcW w:w="382" w:type="pct"/>
            <w:shd w:val="clear" w:color="auto" w:fill="auto"/>
            <w:noWrap/>
            <w:vAlign w:val="center"/>
          </w:tcPr>
          <w:p w:rsidR="00C001B5" w:rsidRPr="00A5746B" w:rsidRDefault="00C001B5">
            <w:pPr>
              <w:jc w:val="right"/>
              <w:rPr>
                <w:sz w:val="22"/>
              </w:rPr>
            </w:pPr>
            <w:r w:rsidRPr="00A5746B">
              <w:rPr>
                <w:sz w:val="22"/>
              </w:rPr>
              <w:t>0,289</w:t>
            </w:r>
          </w:p>
        </w:tc>
        <w:tc>
          <w:tcPr>
            <w:tcW w:w="357" w:type="pct"/>
            <w:shd w:val="clear" w:color="auto" w:fill="auto"/>
            <w:noWrap/>
            <w:vAlign w:val="center"/>
          </w:tcPr>
          <w:p w:rsidR="00C001B5" w:rsidRPr="00A5746B" w:rsidRDefault="00C001B5">
            <w:pPr>
              <w:jc w:val="center"/>
              <w:rPr>
                <w:sz w:val="22"/>
              </w:rPr>
            </w:pPr>
            <w:r w:rsidRPr="00A5746B">
              <w:rPr>
                <w:sz w:val="22"/>
              </w:rPr>
              <w:t>газ</w:t>
            </w:r>
          </w:p>
        </w:tc>
        <w:tc>
          <w:tcPr>
            <w:tcW w:w="366" w:type="pct"/>
            <w:shd w:val="clear" w:color="auto" w:fill="auto"/>
            <w:noWrap/>
            <w:vAlign w:val="center"/>
          </w:tcPr>
          <w:p w:rsidR="00C001B5" w:rsidRPr="00A5746B" w:rsidRDefault="00C001B5">
            <w:pPr>
              <w:jc w:val="center"/>
              <w:rPr>
                <w:sz w:val="22"/>
              </w:rPr>
            </w:pPr>
            <w:r w:rsidRPr="00A5746B">
              <w:rPr>
                <w:sz w:val="22"/>
              </w:rPr>
              <w:t>745,7</w:t>
            </w:r>
          </w:p>
        </w:tc>
        <w:tc>
          <w:tcPr>
            <w:tcW w:w="239" w:type="pct"/>
            <w:shd w:val="clear" w:color="auto" w:fill="auto"/>
            <w:noWrap/>
            <w:vAlign w:val="center"/>
          </w:tcPr>
          <w:p w:rsidR="00C001B5" w:rsidRPr="00A5746B" w:rsidRDefault="00C001B5">
            <w:pPr>
              <w:jc w:val="center"/>
              <w:rPr>
                <w:sz w:val="22"/>
              </w:rPr>
            </w:pPr>
            <w:r w:rsidRPr="00A5746B">
              <w:rPr>
                <w:sz w:val="22"/>
              </w:rPr>
              <w:t>16,8</w:t>
            </w:r>
          </w:p>
        </w:tc>
        <w:tc>
          <w:tcPr>
            <w:tcW w:w="262" w:type="pct"/>
            <w:shd w:val="clear" w:color="auto" w:fill="auto"/>
            <w:noWrap/>
            <w:vAlign w:val="center"/>
          </w:tcPr>
          <w:p w:rsidR="00C001B5" w:rsidRPr="00A5746B" w:rsidRDefault="00C001B5" w:rsidP="00F61C12">
            <w:pPr>
              <w:jc w:val="center"/>
              <w:rPr>
                <w:sz w:val="22"/>
              </w:rPr>
            </w:pPr>
            <w:r w:rsidRPr="00A5746B">
              <w:rPr>
                <w:sz w:val="22"/>
              </w:rPr>
              <w:t>98,4</w:t>
            </w:r>
          </w:p>
        </w:tc>
        <w:tc>
          <w:tcPr>
            <w:tcW w:w="318" w:type="pct"/>
            <w:shd w:val="clear" w:color="auto" w:fill="auto"/>
            <w:noWrap/>
            <w:vAlign w:val="center"/>
          </w:tcPr>
          <w:p w:rsidR="00C001B5" w:rsidRPr="00A5746B" w:rsidRDefault="00C001B5" w:rsidP="00F61C12">
            <w:pPr>
              <w:jc w:val="center"/>
              <w:rPr>
                <w:sz w:val="22"/>
              </w:rPr>
            </w:pPr>
            <w:r w:rsidRPr="00A5746B">
              <w:rPr>
                <w:sz w:val="22"/>
              </w:rPr>
              <w:t>630,5</w:t>
            </w:r>
          </w:p>
        </w:tc>
        <w:tc>
          <w:tcPr>
            <w:tcW w:w="602" w:type="pct"/>
            <w:shd w:val="clear" w:color="auto" w:fill="auto"/>
            <w:noWrap/>
            <w:vAlign w:val="center"/>
          </w:tcPr>
          <w:p w:rsidR="00C001B5" w:rsidRPr="00A5746B" w:rsidRDefault="00C001B5">
            <w:pPr>
              <w:jc w:val="center"/>
              <w:rPr>
                <w:sz w:val="22"/>
              </w:rPr>
            </w:pPr>
            <w:r w:rsidRPr="00A5746B">
              <w:rPr>
                <w:sz w:val="22"/>
              </w:rPr>
              <w:t>111,0</w:t>
            </w:r>
          </w:p>
        </w:tc>
        <w:tc>
          <w:tcPr>
            <w:tcW w:w="499" w:type="pct"/>
            <w:shd w:val="clear" w:color="auto" w:fill="auto"/>
            <w:noWrap/>
            <w:vAlign w:val="center"/>
          </w:tcPr>
          <w:p w:rsidR="00C001B5" w:rsidRPr="00A5746B" w:rsidRDefault="00C001B5">
            <w:pPr>
              <w:jc w:val="center"/>
              <w:rPr>
                <w:sz w:val="22"/>
              </w:rPr>
            </w:pPr>
            <w:r w:rsidRPr="00A5746B">
              <w:rPr>
                <w:sz w:val="22"/>
              </w:rPr>
              <w:t>158,7</w:t>
            </w:r>
          </w:p>
        </w:tc>
      </w:tr>
      <w:tr w:rsidR="00C001B5" w:rsidRPr="00A5746B" w:rsidTr="00C001B5">
        <w:trPr>
          <w:cantSplit/>
          <w:trHeight w:val="255"/>
        </w:trPr>
        <w:tc>
          <w:tcPr>
            <w:tcW w:w="224" w:type="pct"/>
            <w:vAlign w:val="center"/>
          </w:tcPr>
          <w:p w:rsidR="00C001B5" w:rsidRPr="00A5746B" w:rsidRDefault="00C001B5" w:rsidP="00F61C12">
            <w:pPr>
              <w:pStyle w:val="ab"/>
              <w:jc w:val="center"/>
              <w:rPr>
                <w:sz w:val="22"/>
                <w:szCs w:val="22"/>
              </w:rPr>
            </w:pPr>
            <w:r w:rsidRPr="00A5746B">
              <w:rPr>
                <w:sz w:val="22"/>
                <w:szCs w:val="22"/>
              </w:rPr>
              <w:t>9</w:t>
            </w:r>
          </w:p>
        </w:tc>
        <w:tc>
          <w:tcPr>
            <w:tcW w:w="1018" w:type="pct"/>
            <w:shd w:val="clear" w:color="auto" w:fill="auto"/>
            <w:noWrap/>
            <w:vAlign w:val="center"/>
          </w:tcPr>
          <w:p w:rsidR="00C001B5" w:rsidRPr="00A5746B" w:rsidRDefault="00C001B5" w:rsidP="00F61C12">
            <w:pPr>
              <w:jc w:val="center"/>
              <w:rPr>
                <w:sz w:val="22"/>
              </w:rPr>
            </w:pPr>
            <w:r w:rsidRPr="00A5746B">
              <w:rPr>
                <w:sz w:val="22"/>
              </w:rPr>
              <w:t>Котельная (д. Ворца, ул. Ч</w:t>
            </w:r>
            <w:r w:rsidRPr="00A5746B">
              <w:rPr>
                <w:sz w:val="22"/>
              </w:rPr>
              <w:t>а</w:t>
            </w:r>
            <w:r w:rsidRPr="00A5746B">
              <w:rPr>
                <w:sz w:val="22"/>
              </w:rPr>
              <w:t>паевская, 66)</w:t>
            </w:r>
          </w:p>
        </w:tc>
        <w:tc>
          <w:tcPr>
            <w:tcW w:w="318" w:type="pct"/>
            <w:shd w:val="clear" w:color="auto" w:fill="auto"/>
            <w:noWrap/>
            <w:vAlign w:val="center"/>
          </w:tcPr>
          <w:p w:rsidR="00C001B5" w:rsidRPr="00A5746B" w:rsidRDefault="00C001B5">
            <w:pPr>
              <w:jc w:val="center"/>
              <w:rPr>
                <w:sz w:val="22"/>
              </w:rPr>
            </w:pPr>
            <w:r w:rsidRPr="00A5746B">
              <w:rPr>
                <w:sz w:val="22"/>
              </w:rPr>
              <w:t>0,440</w:t>
            </w:r>
          </w:p>
        </w:tc>
        <w:tc>
          <w:tcPr>
            <w:tcW w:w="415" w:type="pct"/>
            <w:shd w:val="clear" w:color="auto" w:fill="auto"/>
            <w:noWrap/>
            <w:vAlign w:val="center"/>
          </w:tcPr>
          <w:p w:rsidR="00C001B5" w:rsidRPr="00A5746B" w:rsidRDefault="00C001B5">
            <w:pPr>
              <w:jc w:val="center"/>
              <w:rPr>
                <w:sz w:val="22"/>
              </w:rPr>
            </w:pPr>
            <w:r w:rsidRPr="00A5746B">
              <w:rPr>
                <w:sz w:val="22"/>
              </w:rPr>
              <w:t>0,440</w:t>
            </w:r>
          </w:p>
        </w:tc>
        <w:tc>
          <w:tcPr>
            <w:tcW w:w="382" w:type="pct"/>
            <w:shd w:val="clear" w:color="auto" w:fill="auto"/>
            <w:noWrap/>
            <w:vAlign w:val="center"/>
          </w:tcPr>
          <w:p w:rsidR="00C001B5" w:rsidRPr="00A5746B" w:rsidRDefault="00C001B5">
            <w:pPr>
              <w:jc w:val="right"/>
              <w:rPr>
                <w:sz w:val="22"/>
              </w:rPr>
            </w:pPr>
            <w:r w:rsidRPr="00A5746B">
              <w:rPr>
                <w:sz w:val="22"/>
              </w:rPr>
              <w:t>0,306</w:t>
            </w:r>
          </w:p>
        </w:tc>
        <w:tc>
          <w:tcPr>
            <w:tcW w:w="357" w:type="pct"/>
            <w:shd w:val="clear" w:color="auto" w:fill="auto"/>
            <w:noWrap/>
            <w:vAlign w:val="center"/>
          </w:tcPr>
          <w:p w:rsidR="00C001B5" w:rsidRPr="00A5746B" w:rsidRDefault="00C001B5">
            <w:pPr>
              <w:jc w:val="center"/>
              <w:rPr>
                <w:sz w:val="22"/>
              </w:rPr>
            </w:pPr>
            <w:r w:rsidRPr="00A5746B">
              <w:rPr>
                <w:sz w:val="22"/>
              </w:rPr>
              <w:t>газ</w:t>
            </w:r>
          </w:p>
        </w:tc>
        <w:tc>
          <w:tcPr>
            <w:tcW w:w="366" w:type="pct"/>
            <w:shd w:val="clear" w:color="auto" w:fill="auto"/>
            <w:noWrap/>
            <w:vAlign w:val="center"/>
          </w:tcPr>
          <w:p w:rsidR="00C001B5" w:rsidRPr="00A5746B" w:rsidRDefault="00C001B5">
            <w:pPr>
              <w:jc w:val="center"/>
              <w:rPr>
                <w:sz w:val="22"/>
              </w:rPr>
            </w:pPr>
            <w:r w:rsidRPr="00A5746B">
              <w:rPr>
                <w:sz w:val="22"/>
              </w:rPr>
              <w:t>651,6</w:t>
            </w:r>
          </w:p>
        </w:tc>
        <w:tc>
          <w:tcPr>
            <w:tcW w:w="239" w:type="pct"/>
            <w:shd w:val="clear" w:color="auto" w:fill="auto"/>
            <w:noWrap/>
            <w:vAlign w:val="center"/>
          </w:tcPr>
          <w:p w:rsidR="00C001B5" w:rsidRPr="00A5746B" w:rsidRDefault="00C001B5">
            <w:pPr>
              <w:jc w:val="center"/>
              <w:rPr>
                <w:sz w:val="22"/>
              </w:rPr>
            </w:pPr>
            <w:r w:rsidRPr="00A5746B">
              <w:rPr>
                <w:sz w:val="22"/>
              </w:rPr>
              <w:t>14,7</w:t>
            </w:r>
          </w:p>
        </w:tc>
        <w:tc>
          <w:tcPr>
            <w:tcW w:w="262" w:type="pct"/>
            <w:shd w:val="clear" w:color="auto" w:fill="auto"/>
            <w:noWrap/>
            <w:vAlign w:val="center"/>
          </w:tcPr>
          <w:p w:rsidR="00C001B5" w:rsidRPr="00A5746B" w:rsidRDefault="00C001B5" w:rsidP="00F61C12">
            <w:pPr>
              <w:jc w:val="center"/>
              <w:rPr>
                <w:sz w:val="22"/>
              </w:rPr>
            </w:pPr>
            <w:r w:rsidRPr="00A5746B">
              <w:rPr>
                <w:sz w:val="22"/>
              </w:rPr>
              <w:t>66,4</w:t>
            </w:r>
          </w:p>
        </w:tc>
        <w:tc>
          <w:tcPr>
            <w:tcW w:w="318" w:type="pct"/>
            <w:shd w:val="clear" w:color="auto" w:fill="auto"/>
            <w:noWrap/>
            <w:vAlign w:val="center"/>
          </w:tcPr>
          <w:p w:rsidR="00C001B5" w:rsidRPr="00A5746B" w:rsidRDefault="00C001B5" w:rsidP="00F61C12">
            <w:pPr>
              <w:jc w:val="center"/>
              <w:rPr>
                <w:sz w:val="22"/>
              </w:rPr>
            </w:pPr>
            <w:r w:rsidRPr="00A5746B">
              <w:rPr>
                <w:sz w:val="22"/>
              </w:rPr>
              <w:t>570,6</w:t>
            </w:r>
          </w:p>
        </w:tc>
        <w:tc>
          <w:tcPr>
            <w:tcW w:w="602" w:type="pct"/>
            <w:shd w:val="clear" w:color="auto" w:fill="auto"/>
            <w:noWrap/>
            <w:vAlign w:val="center"/>
          </w:tcPr>
          <w:p w:rsidR="00C001B5" w:rsidRPr="00A5746B" w:rsidRDefault="00C001B5">
            <w:pPr>
              <w:jc w:val="center"/>
              <w:rPr>
                <w:sz w:val="22"/>
              </w:rPr>
            </w:pPr>
            <w:r w:rsidRPr="00A5746B">
              <w:rPr>
                <w:sz w:val="22"/>
              </w:rPr>
              <w:t>105,8</w:t>
            </w:r>
          </w:p>
        </w:tc>
        <w:tc>
          <w:tcPr>
            <w:tcW w:w="499" w:type="pct"/>
            <w:shd w:val="clear" w:color="auto" w:fill="auto"/>
            <w:noWrap/>
            <w:vAlign w:val="center"/>
          </w:tcPr>
          <w:p w:rsidR="00C001B5" w:rsidRPr="00A5746B" w:rsidRDefault="00C001B5">
            <w:pPr>
              <w:jc w:val="center"/>
              <w:rPr>
                <w:sz w:val="22"/>
              </w:rPr>
            </w:pPr>
            <w:r w:rsidRPr="00A5746B">
              <w:rPr>
                <w:sz w:val="22"/>
              </w:rPr>
              <w:t>157,0</w:t>
            </w:r>
          </w:p>
        </w:tc>
      </w:tr>
      <w:tr w:rsidR="00C001B5" w:rsidRPr="00A5746B" w:rsidTr="00C001B5">
        <w:trPr>
          <w:cantSplit/>
          <w:trHeight w:val="255"/>
        </w:trPr>
        <w:tc>
          <w:tcPr>
            <w:tcW w:w="224" w:type="pct"/>
            <w:vAlign w:val="center"/>
          </w:tcPr>
          <w:p w:rsidR="00C001B5" w:rsidRPr="00A5746B" w:rsidRDefault="00C001B5" w:rsidP="00F61C12">
            <w:pPr>
              <w:pStyle w:val="ab"/>
              <w:jc w:val="center"/>
              <w:rPr>
                <w:sz w:val="22"/>
                <w:szCs w:val="22"/>
              </w:rPr>
            </w:pPr>
            <w:r w:rsidRPr="00A5746B">
              <w:rPr>
                <w:sz w:val="22"/>
                <w:szCs w:val="22"/>
              </w:rPr>
              <w:t>10</w:t>
            </w:r>
          </w:p>
        </w:tc>
        <w:tc>
          <w:tcPr>
            <w:tcW w:w="1018" w:type="pct"/>
            <w:shd w:val="clear" w:color="auto" w:fill="auto"/>
            <w:noWrap/>
            <w:vAlign w:val="center"/>
          </w:tcPr>
          <w:p w:rsidR="00C001B5" w:rsidRPr="00A5746B" w:rsidRDefault="00C001B5" w:rsidP="00F61C12">
            <w:pPr>
              <w:jc w:val="center"/>
              <w:rPr>
                <w:sz w:val="22"/>
              </w:rPr>
            </w:pPr>
            <w:r w:rsidRPr="00A5746B">
              <w:rPr>
                <w:sz w:val="22"/>
              </w:rPr>
              <w:t>Котельная (с.Укан, ул. Сове</w:t>
            </w:r>
            <w:r w:rsidRPr="00A5746B">
              <w:rPr>
                <w:sz w:val="22"/>
              </w:rPr>
              <w:t>т</w:t>
            </w:r>
            <w:r w:rsidRPr="00A5746B">
              <w:rPr>
                <w:sz w:val="22"/>
              </w:rPr>
              <w:t>ская, 15б)</w:t>
            </w:r>
          </w:p>
        </w:tc>
        <w:tc>
          <w:tcPr>
            <w:tcW w:w="318" w:type="pct"/>
            <w:shd w:val="clear" w:color="auto" w:fill="auto"/>
            <w:noWrap/>
            <w:vAlign w:val="center"/>
          </w:tcPr>
          <w:p w:rsidR="00C001B5" w:rsidRPr="00A5746B" w:rsidRDefault="00C001B5">
            <w:pPr>
              <w:jc w:val="center"/>
              <w:rPr>
                <w:sz w:val="22"/>
              </w:rPr>
            </w:pPr>
            <w:r w:rsidRPr="00A5746B">
              <w:rPr>
                <w:sz w:val="22"/>
              </w:rPr>
              <w:t>0,440</w:t>
            </w:r>
          </w:p>
        </w:tc>
        <w:tc>
          <w:tcPr>
            <w:tcW w:w="415" w:type="pct"/>
            <w:shd w:val="clear" w:color="auto" w:fill="auto"/>
            <w:noWrap/>
            <w:vAlign w:val="center"/>
          </w:tcPr>
          <w:p w:rsidR="00C001B5" w:rsidRPr="00A5746B" w:rsidRDefault="00C001B5">
            <w:pPr>
              <w:jc w:val="center"/>
              <w:rPr>
                <w:sz w:val="22"/>
              </w:rPr>
            </w:pPr>
            <w:r w:rsidRPr="00A5746B">
              <w:rPr>
                <w:sz w:val="22"/>
              </w:rPr>
              <w:t>0,440</w:t>
            </w:r>
          </w:p>
        </w:tc>
        <w:tc>
          <w:tcPr>
            <w:tcW w:w="382" w:type="pct"/>
            <w:shd w:val="clear" w:color="auto" w:fill="auto"/>
            <w:noWrap/>
            <w:vAlign w:val="center"/>
          </w:tcPr>
          <w:p w:rsidR="00C001B5" w:rsidRPr="00A5746B" w:rsidRDefault="00C001B5">
            <w:pPr>
              <w:jc w:val="right"/>
              <w:rPr>
                <w:sz w:val="22"/>
              </w:rPr>
            </w:pPr>
            <w:r w:rsidRPr="00A5746B">
              <w:rPr>
                <w:sz w:val="22"/>
              </w:rPr>
              <w:t>0,305</w:t>
            </w:r>
          </w:p>
        </w:tc>
        <w:tc>
          <w:tcPr>
            <w:tcW w:w="357" w:type="pct"/>
            <w:shd w:val="clear" w:color="auto" w:fill="auto"/>
            <w:noWrap/>
            <w:vAlign w:val="center"/>
          </w:tcPr>
          <w:p w:rsidR="00C001B5" w:rsidRPr="00A5746B" w:rsidRDefault="00C001B5">
            <w:pPr>
              <w:jc w:val="center"/>
              <w:rPr>
                <w:sz w:val="22"/>
              </w:rPr>
            </w:pPr>
            <w:r w:rsidRPr="00A5746B">
              <w:rPr>
                <w:sz w:val="22"/>
              </w:rPr>
              <w:t>газ</w:t>
            </w:r>
          </w:p>
        </w:tc>
        <w:tc>
          <w:tcPr>
            <w:tcW w:w="366" w:type="pct"/>
            <w:shd w:val="clear" w:color="auto" w:fill="auto"/>
            <w:noWrap/>
            <w:vAlign w:val="center"/>
          </w:tcPr>
          <w:p w:rsidR="00C001B5" w:rsidRPr="00A5746B" w:rsidRDefault="00C001B5">
            <w:pPr>
              <w:jc w:val="center"/>
              <w:rPr>
                <w:sz w:val="22"/>
              </w:rPr>
            </w:pPr>
            <w:r w:rsidRPr="00A5746B">
              <w:rPr>
                <w:sz w:val="22"/>
              </w:rPr>
              <w:t>683,9</w:t>
            </w:r>
          </w:p>
        </w:tc>
        <w:tc>
          <w:tcPr>
            <w:tcW w:w="239" w:type="pct"/>
            <w:shd w:val="clear" w:color="auto" w:fill="auto"/>
            <w:noWrap/>
            <w:vAlign w:val="center"/>
          </w:tcPr>
          <w:p w:rsidR="00C001B5" w:rsidRPr="00A5746B" w:rsidRDefault="00C001B5">
            <w:pPr>
              <w:jc w:val="center"/>
              <w:rPr>
                <w:sz w:val="22"/>
              </w:rPr>
            </w:pPr>
            <w:r w:rsidRPr="00A5746B">
              <w:rPr>
                <w:sz w:val="22"/>
              </w:rPr>
              <w:t>15,4</w:t>
            </w:r>
          </w:p>
        </w:tc>
        <w:tc>
          <w:tcPr>
            <w:tcW w:w="262" w:type="pct"/>
            <w:shd w:val="clear" w:color="auto" w:fill="auto"/>
            <w:noWrap/>
            <w:vAlign w:val="center"/>
          </w:tcPr>
          <w:p w:rsidR="00C001B5" w:rsidRPr="00A5746B" w:rsidRDefault="00C001B5" w:rsidP="00F61C12">
            <w:pPr>
              <w:jc w:val="center"/>
              <w:rPr>
                <w:sz w:val="22"/>
              </w:rPr>
            </w:pPr>
            <w:r w:rsidRPr="00A5746B">
              <w:rPr>
                <w:sz w:val="22"/>
              </w:rPr>
              <w:t>53,2</w:t>
            </w:r>
          </w:p>
        </w:tc>
        <w:tc>
          <w:tcPr>
            <w:tcW w:w="318" w:type="pct"/>
            <w:shd w:val="clear" w:color="auto" w:fill="auto"/>
            <w:noWrap/>
            <w:vAlign w:val="center"/>
          </w:tcPr>
          <w:p w:rsidR="00C001B5" w:rsidRPr="00A5746B" w:rsidRDefault="00C001B5" w:rsidP="00F61C12">
            <w:pPr>
              <w:jc w:val="center"/>
              <w:rPr>
                <w:sz w:val="22"/>
              </w:rPr>
            </w:pPr>
            <w:r w:rsidRPr="00A5746B">
              <w:rPr>
                <w:sz w:val="22"/>
              </w:rPr>
              <w:t>615,3</w:t>
            </w:r>
          </w:p>
        </w:tc>
        <w:tc>
          <w:tcPr>
            <w:tcW w:w="602" w:type="pct"/>
            <w:shd w:val="clear" w:color="auto" w:fill="auto"/>
            <w:noWrap/>
            <w:vAlign w:val="center"/>
          </w:tcPr>
          <w:p w:rsidR="00C001B5" w:rsidRPr="00A5746B" w:rsidRDefault="00C001B5">
            <w:pPr>
              <w:jc w:val="center"/>
              <w:rPr>
                <w:sz w:val="22"/>
              </w:rPr>
            </w:pPr>
            <w:r w:rsidRPr="00A5746B">
              <w:rPr>
                <w:sz w:val="22"/>
              </w:rPr>
              <w:t>105,5</w:t>
            </w:r>
          </w:p>
        </w:tc>
        <w:tc>
          <w:tcPr>
            <w:tcW w:w="499" w:type="pct"/>
            <w:shd w:val="clear" w:color="auto" w:fill="auto"/>
            <w:noWrap/>
            <w:vAlign w:val="center"/>
          </w:tcPr>
          <w:p w:rsidR="00C001B5" w:rsidRPr="00A5746B" w:rsidRDefault="00C001B5">
            <w:pPr>
              <w:jc w:val="center"/>
              <w:rPr>
                <w:sz w:val="22"/>
              </w:rPr>
            </w:pPr>
            <w:r w:rsidRPr="00A5746B">
              <w:rPr>
                <w:sz w:val="22"/>
              </w:rPr>
              <w:t>157,0</w:t>
            </w:r>
          </w:p>
        </w:tc>
      </w:tr>
      <w:tr w:rsidR="00C001B5" w:rsidRPr="00A5746B" w:rsidTr="00C001B5">
        <w:trPr>
          <w:cantSplit/>
          <w:trHeight w:val="255"/>
        </w:trPr>
        <w:tc>
          <w:tcPr>
            <w:tcW w:w="224" w:type="pct"/>
            <w:vAlign w:val="center"/>
          </w:tcPr>
          <w:p w:rsidR="00C001B5" w:rsidRPr="00A5746B" w:rsidRDefault="00C001B5" w:rsidP="00F61C12">
            <w:pPr>
              <w:pStyle w:val="ab"/>
              <w:jc w:val="center"/>
              <w:rPr>
                <w:sz w:val="22"/>
                <w:szCs w:val="22"/>
              </w:rPr>
            </w:pPr>
            <w:r w:rsidRPr="00A5746B">
              <w:rPr>
                <w:sz w:val="22"/>
                <w:szCs w:val="22"/>
              </w:rPr>
              <w:lastRenderedPageBreak/>
              <w:t>11</w:t>
            </w:r>
          </w:p>
        </w:tc>
        <w:tc>
          <w:tcPr>
            <w:tcW w:w="1018" w:type="pct"/>
            <w:shd w:val="clear" w:color="auto" w:fill="auto"/>
            <w:noWrap/>
            <w:vAlign w:val="center"/>
          </w:tcPr>
          <w:p w:rsidR="00C001B5" w:rsidRPr="00A5746B" w:rsidRDefault="00C001B5" w:rsidP="00F61C12">
            <w:pPr>
              <w:jc w:val="center"/>
              <w:rPr>
                <w:sz w:val="22"/>
              </w:rPr>
            </w:pPr>
            <w:r w:rsidRPr="00A5746B">
              <w:rPr>
                <w:sz w:val="22"/>
              </w:rPr>
              <w:t>Котельная (п. Яр, ул. Вор</w:t>
            </w:r>
            <w:r w:rsidRPr="00A5746B">
              <w:rPr>
                <w:sz w:val="22"/>
              </w:rPr>
              <w:t>о</w:t>
            </w:r>
            <w:r w:rsidRPr="00A5746B">
              <w:rPr>
                <w:sz w:val="22"/>
              </w:rPr>
              <w:t>шилова, 10ж)</w:t>
            </w:r>
          </w:p>
        </w:tc>
        <w:tc>
          <w:tcPr>
            <w:tcW w:w="318" w:type="pct"/>
            <w:shd w:val="clear" w:color="auto" w:fill="auto"/>
            <w:noWrap/>
            <w:vAlign w:val="center"/>
          </w:tcPr>
          <w:p w:rsidR="00C001B5" w:rsidRPr="00A5746B" w:rsidRDefault="00C001B5">
            <w:pPr>
              <w:jc w:val="center"/>
              <w:rPr>
                <w:sz w:val="22"/>
              </w:rPr>
            </w:pPr>
            <w:r w:rsidRPr="00A5746B">
              <w:rPr>
                <w:sz w:val="22"/>
              </w:rPr>
              <w:t>3,430</w:t>
            </w:r>
          </w:p>
        </w:tc>
        <w:tc>
          <w:tcPr>
            <w:tcW w:w="415" w:type="pct"/>
            <w:shd w:val="clear" w:color="auto" w:fill="auto"/>
            <w:noWrap/>
            <w:vAlign w:val="center"/>
          </w:tcPr>
          <w:p w:rsidR="00C001B5" w:rsidRPr="00A5746B" w:rsidRDefault="00C001B5">
            <w:pPr>
              <w:jc w:val="center"/>
              <w:rPr>
                <w:sz w:val="22"/>
              </w:rPr>
            </w:pPr>
            <w:r w:rsidRPr="00A5746B">
              <w:rPr>
                <w:sz w:val="22"/>
              </w:rPr>
              <w:t>3,430</w:t>
            </w:r>
          </w:p>
        </w:tc>
        <w:tc>
          <w:tcPr>
            <w:tcW w:w="382" w:type="pct"/>
            <w:shd w:val="clear" w:color="auto" w:fill="auto"/>
            <w:noWrap/>
            <w:vAlign w:val="center"/>
          </w:tcPr>
          <w:p w:rsidR="00C001B5" w:rsidRPr="00A5746B" w:rsidRDefault="00C001B5">
            <w:pPr>
              <w:jc w:val="right"/>
              <w:rPr>
                <w:sz w:val="22"/>
              </w:rPr>
            </w:pPr>
            <w:r w:rsidRPr="00A5746B">
              <w:rPr>
                <w:sz w:val="22"/>
              </w:rPr>
              <w:t>1,172</w:t>
            </w:r>
          </w:p>
        </w:tc>
        <w:tc>
          <w:tcPr>
            <w:tcW w:w="357" w:type="pct"/>
            <w:shd w:val="clear" w:color="auto" w:fill="auto"/>
            <w:noWrap/>
            <w:vAlign w:val="center"/>
          </w:tcPr>
          <w:p w:rsidR="00C001B5" w:rsidRPr="00A5746B" w:rsidRDefault="00C001B5">
            <w:pPr>
              <w:jc w:val="center"/>
              <w:rPr>
                <w:sz w:val="22"/>
              </w:rPr>
            </w:pPr>
            <w:r w:rsidRPr="00A5746B">
              <w:rPr>
                <w:sz w:val="22"/>
              </w:rPr>
              <w:t>газ</w:t>
            </w:r>
          </w:p>
        </w:tc>
        <w:tc>
          <w:tcPr>
            <w:tcW w:w="366" w:type="pct"/>
            <w:shd w:val="clear" w:color="auto" w:fill="auto"/>
            <w:noWrap/>
            <w:vAlign w:val="center"/>
          </w:tcPr>
          <w:p w:rsidR="00C001B5" w:rsidRPr="00A5746B" w:rsidRDefault="00C001B5">
            <w:pPr>
              <w:jc w:val="center"/>
              <w:rPr>
                <w:sz w:val="22"/>
              </w:rPr>
            </w:pPr>
            <w:r w:rsidRPr="00A5746B">
              <w:rPr>
                <w:sz w:val="22"/>
              </w:rPr>
              <w:t>3390,3</w:t>
            </w:r>
          </w:p>
        </w:tc>
        <w:tc>
          <w:tcPr>
            <w:tcW w:w="239" w:type="pct"/>
            <w:shd w:val="clear" w:color="auto" w:fill="auto"/>
            <w:noWrap/>
            <w:vAlign w:val="center"/>
          </w:tcPr>
          <w:p w:rsidR="00C001B5" w:rsidRPr="00A5746B" w:rsidRDefault="00C001B5">
            <w:pPr>
              <w:jc w:val="center"/>
              <w:rPr>
                <w:sz w:val="22"/>
              </w:rPr>
            </w:pPr>
            <w:r w:rsidRPr="00A5746B">
              <w:rPr>
                <w:sz w:val="22"/>
              </w:rPr>
              <w:t>76,2</w:t>
            </w:r>
          </w:p>
        </w:tc>
        <w:tc>
          <w:tcPr>
            <w:tcW w:w="262" w:type="pct"/>
            <w:shd w:val="clear" w:color="auto" w:fill="auto"/>
            <w:noWrap/>
            <w:vAlign w:val="center"/>
          </w:tcPr>
          <w:p w:rsidR="00C001B5" w:rsidRPr="00A5746B" w:rsidRDefault="00C001B5" w:rsidP="00F61C12">
            <w:pPr>
              <w:jc w:val="center"/>
              <w:rPr>
                <w:sz w:val="22"/>
              </w:rPr>
            </w:pPr>
            <w:r w:rsidRPr="00A5746B">
              <w:rPr>
                <w:sz w:val="22"/>
              </w:rPr>
              <w:t>0,0</w:t>
            </w:r>
          </w:p>
        </w:tc>
        <w:tc>
          <w:tcPr>
            <w:tcW w:w="318" w:type="pct"/>
            <w:shd w:val="clear" w:color="auto" w:fill="auto"/>
            <w:noWrap/>
            <w:vAlign w:val="center"/>
          </w:tcPr>
          <w:p w:rsidR="00C001B5" w:rsidRPr="00A5746B" w:rsidRDefault="00C001B5" w:rsidP="00F61C12">
            <w:pPr>
              <w:jc w:val="center"/>
              <w:rPr>
                <w:sz w:val="22"/>
              </w:rPr>
            </w:pPr>
            <w:r w:rsidRPr="00A5746B">
              <w:rPr>
                <w:sz w:val="22"/>
              </w:rPr>
              <w:t>3314,0</w:t>
            </w:r>
          </w:p>
        </w:tc>
        <w:tc>
          <w:tcPr>
            <w:tcW w:w="602" w:type="pct"/>
            <w:shd w:val="clear" w:color="auto" w:fill="auto"/>
            <w:noWrap/>
            <w:vAlign w:val="center"/>
          </w:tcPr>
          <w:p w:rsidR="00C001B5" w:rsidRPr="00A5746B" w:rsidRDefault="00C001B5">
            <w:pPr>
              <w:jc w:val="center"/>
              <w:rPr>
                <w:sz w:val="22"/>
              </w:rPr>
            </w:pPr>
            <w:r w:rsidRPr="00A5746B">
              <w:rPr>
                <w:sz w:val="22"/>
              </w:rPr>
              <w:t>578,2</w:t>
            </w:r>
          </w:p>
        </w:tc>
        <w:tc>
          <w:tcPr>
            <w:tcW w:w="499" w:type="pct"/>
            <w:shd w:val="clear" w:color="auto" w:fill="auto"/>
            <w:noWrap/>
            <w:vAlign w:val="center"/>
          </w:tcPr>
          <w:p w:rsidR="00C001B5" w:rsidRPr="00A5746B" w:rsidRDefault="00C001B5">
            <w:pPr>
              <w:jc w:val="center"/>
              <w:rPr>
                <w:sz w:val="22"/>
              </w:rPr>
            </w:pPr>
            <w:r w:rsidRPr="00A5746B">
              <w:rPr>
                <w:sz w:val="22"/>
              </w:rPr>
              <w:t>157,0</w:t>
            </w:r>
          </w:p>
        </w:tc>
      </w:tr>
      <w:tr w:rsidR="00C001B5" w:rsidRPr="00A5746B" w:rsidTr="00C001B5">
        <w:trPr>
          <w:cantSplit/>
          <w:trHeight w:val="255"/>
        </w:trPr>
        <w:tc>
          <w:tcPr>
            <w:tcW w:w="224" w:type="pct"/>
            <w:vAlign w:val="center"/>
          </w:tcPr>
          <w:p w:rsidR="00C001B5" w:rsidRPr="00A5746B" w:rsidRDefault="00C001B5" w:rsidP="00F61C12">
            <w:pPr>
              <w:pStyle w:val="ab"/>
              <w:jc w:val="center"/>
              <w:rPr>
                <w:sz w:val="22"/>
                <w:szCs w:val="22"/>
              </w:rPr>
            </w:pPr>
            <w:r w:rsidRPr="00A5746B">
              <w:rPr>
                <w:sz w:val="22"/>
                <w:szCs w:val="22"/>
              </w:rPr>
              <w:t>12</w:t>
            </w:r>
          </w:p>
        </w:tc>
        <w:tc>
          <w:tcPr>
            <w:tcW w:w="1018" w:type="pct"/>
            <w:shd w:val="clear" w:color="auto" w:fill="auto"/>
            <w:noWrap/>
            <w:vAlign w:val="center"/>
          </w:tcPr>
          <w:p w:rsidR="00C001B5" w:rsidRPr="00A5746B" w:rsidRDefault="00C001B5" w:rsidP="00F61C12">
            <w:pPr>
              <w:jc w:val="center"/>
              <w:rPr>
                <w:sz w:val="22"/>
              </w:rPr>
            </w:pPr>
            <w:r w:rsidRPr="00A5746B">
              <w:rPr>
                <w:sz w:val="22"/>
              </w:rPr>
              <w:t>Котельная (д.Бармашур, ул. Советская, 42а)</w:t>
            </w:r>
          </w:p>
        </w:tc>
        <w:tc>
          <w:tcPr>
            <w:tcW w:w="318" w:type="pct"/>
            <w:shd w:val="clear" w:color="auto" w:fill="auto"/>
            <w:noWrap/>
            <w:vAlign w:val="center"/>
          </w:tcPr>
          <w:p w:rsidR="00C001B5" w:rsidRPr="00A5746B" w:rsidRDefault="00C001B5">
            <w:pPr>
              <w:jc w:val="center"/>
              <w:rPr>
                <w:sz w:val="22"/>
              </w:rPr>
            </w:pPr>
            <w:r w:rsidRPr="00A5746B">
              <w:rPr>
                <w:sz w:val="22"/>
              </w:rPr>
              <w:t>0,447</w:t>
            </w:r>
          </w:p>
        </w:tc>
        <w:tc>
          <w:tcPr>
            <w:tcW w:w="415" w:type="pct"/>
            <w:shd w:val="clear" w:color="auto" w:fill="auto"/>
            <w:noWrap/>
            <w:vAlign w:val="center"/>
          </w:tcPr>
          <w:p w:rsidR="00C001B5" w:rsidRPr="00A5746B" w:rsidRDefault="00C001B5">
            <w:pPr>
              <w:jc w:val="center"/>
              <w:rPr>
                <w:sz w:val="22"/>
              </w:rPr>
            </w:pPr>
            <w:r w:rsidRPr="00A5746B">
              <w:rPr>
                <w:sz w:val="22"/>
              </w:rPr>
              <w:t>0,447</w:t>
            </w:r>
          </w:p>
        </w:tc>
        <w:tc>
          <w:tcPr>
            <w:tcW w:w="382" w:type="pct"/>
            <w:shd w:val="clear" w:color="auto" w:fill="auto"/>
            <w:noWrap/>
            <w:vAlign w:val="center"/>
          </w:tcPr>
          <w:p w:rsidR="00C001B5" w:rsidRPr="00A5746B" w:rsidRDefault="00C001B5">
            <w:pPr>
              <w:jc w:val="right"/>
              <w:rPr>
                <w:sz w:val="22"/>
              </w:rPr>
            </w:pPr>
            <w:r w:rsidRPr="00A5746B">
              <w:rPr>
                <w:sz w:val="22"/>
              </w:rPr>
              <w:t>0,254</w:t>
            </w:r>
          </w:p>
        </w:tc>
        <w:tc>
          <w:tcPr>
            <w:tcW w:w="357" w:type="pct"/>
            <w:shd w:val="clear" w:color="auto" w:fill="auto"/>
            <w:noWrap/>
            <w:vAlign w:val="center"/>
          </w:tcPr>
          <w:p w:rsidR="00C001B5" w:rsidRPr="00A5746B" w:rsidRDefault="00C001B5">
            <w:pPr>
              <w:jc w:val="center"/>
              <w:rPr>
                <w:sz w:val="22"/>
              </w:rPr>
            </w:pPr>
            <w:r w:rsidRPr="00A5746B">
              <w:rPr>
                <w:sz w:val="22"/>
              </w:rPr>
              <w:t>газ</w:t>
            </w:r>
          </w:p>
        </w:tc>
        <w:tc>
          <w:tcPr>
            <w:tcW w:w="366" w:type="pct"/>
            <w:shd w:val="clear" w:color="auto" w:fill="auto"/>
            <w:noWrap/>
            <w:vAlign w:val="center"/>
          </w:tcPr>
          <w:p w:rsidR="00C001B5" w:rsidRPr="00A5746B" w:rsidRDefault="00C001B5">
            <w:pPr>
              <w:jc w:val="center"/>
              <w:rPr>
                <w:sz w:val="22"/>
              </w:rPr>
            </w:pPr>
            <w:r w:rsidRPr="00A5746B">
              <w:rPr>
                <w:sz w:val="22"/>
              </w:rPr>
              <w:t>816,2</w:t>
            </w:r>
          </w:p>
        </w:tc>
        <w:tc>
          <w:tcPr>
            <w:tcW w:w="239" w:type="pct"/>
            <w:shd w:val="clear" w:color="auto" w:fill="auto"/>
            <w:noWrap/>
            <w:vAlign w:val="center"/>
          </w:tcPr>
          <w:p w:rsidR="00C001B5" w:rsidRPr="00A5746B" w:rsidRDefault="00C001B5">
            <w:pPr>
              <w:jc w:val="center"/>
              <w:rPr>
                <w:sz w:val="22"/>
              </w:rPr>
            </w:pPr>
            <w:r w:rsidRPr="00A5746B">
              <w:rPr>
                <w:sz w:val="22"/>
              </w:rPr>
              <w:t>18,4</w:t>
            </w:r>
          </w:p>
        </w:tc>
        <w:tc>
          <w:tcPr>
            <w:tcW w:w="262" w:type="pct"/>
            <w:shd w:val="clear" w:color="auto" w:fill="auto"/>
            <w:noWrap/>
            <w:vAlign w:val="center"/>
          </w:tcPr>
          <w:p w:rsidR="00C001B5" w:rsidRPr="00A5746B" w:rsidRDefault="00C001B5" w:rsidP="00F61C12">
            <w:pPr>
              <w:jc w:val="center"/>
              <w:rPr>
                <w:sz w:val="22"/>
              </w:rPr>
            </w:pPr>
            <w:r w:rsidRPr="00A5746B">
              <w:rPr>
                <w:sz w:val="22"/>
              </w:rPr>
              <w:t>131,9</w:t>
            </w:r>
          </w:p>
        </w:tc>
        <w:tc>
          <w:tcPr>
            <w:tcW w:w="318" w:type="pct"/>
            <w:shd w:val="clear" w:color="auto" w:fill="auto"/>
            <w:noWrap/>
            <w:vAlign w:val="center"/>
          </w:tcPr>
          <w:p w:rsidR="00C001B5" w:rsidRPr="00A5746B" w:rsidRDefault="00C001B5" w:rsidP="00F61C12">
            <w:pPr>
              <w:jc w:val="center"/>
              <w:rPr>
                <w:sz w:val="22"/>
              </w:rPr>
            </w:pPr>
            <w:r w:rsidRPr="00A5746B">
              <w:rPr>
                <w:sz w:val="22"/>
              </w:rPr>
              <w:t>665,9</w:t>
            </w:r>
          </w:p>
        </w:tc>
        <w:tc>
          <w:tcPr>
            <w:tcW w:w="602" w:type="pct"/>
            <w:shd w:val="clear" w:color="auto" w:fill="auto"/>
            <w:noWrap/>
            <w:vAlign w:val="center"/>
          </w:tcPr>
          <w:p w:rsidR="00C001B5" w:rsidRPr="00A5746B" w:rsidRDefault="00C001B5">
            <w:pPr>
              <w:jc w:val="center"/>
              <w:rPr>
                <w:sz w:val="22"/>
              </w:rPr>
            </w:pPr>
            <w:r w:rsidRPr="00A5746B">
              <w:rPr>
                <w:sz w:val="22"/>
              </w:rPr>
              <w:t>140,2</w:t>
            </w:r>
          </w:p>
        </w:tc>
        <w:tc>
          <w:tcPr>
            <w:tcW w:w="499" w:type="pct"/>
            <w:shd w:val="clear" w:color="auto" w:fill="auto"/>
            <w:noWrap/>
            <w:vAlign w:val="center"/>
          </w:tcPr>
          <w:p w:rsidR="00C001B5" w:rsidRPr="00A5746B" w:rsidRDefault="00C001B5">
            <w:pPr>
              <w:jc w:val="center"/>
              <w:rPr>
                <w:sz w:val="22"/>
              </w:rPr>
            </w:pPr>
            <w:r w:rsidRPr="00A5746B">
              <w:rPr>
                <w:sz w:val="22"/>
              </w:rPr>
              <w:t>152,0</w:t>
            </w:r>
          </w:p>
        </w:tc>
      </w:tr>
      <w:tr w:rsidR="00C001B5" w:rsidRPr="00A5746B" w:rsidTr="00C001B5">
        <w:trPr>
          <w:cantSplit/>
          <w:trHeight w:val="255"/>
        </w:trPr>
        <w:tc>
          <w:tcPr>
            <w:tcW w:w="224" w:type="pct"/>
            <w:vAlign w:val="center"/>
          </w:tcPr>
          <w:p w:rsidR="00C001B5" w:rsidRPr="00A5746B" w:rsidRDefault="00C001B5" w:rsidP="00F61C12">
            <w:pPr>
              <w:pStyle w:val="ab"/>
              <w:jc w:val="center"/>
              <w:rPr>
                <w:sz w:val="22"/>
                <w:szCs w:val="22"/>
              </w:rPr>
            </w:pPr>
            <w:r w:rsidRPr="00A5746B">
              <w:rPr>
                <w:sz w:val="22"/>
                <w:szCs w:val="22"/>
              </w:rPr>
              <w:t>13</w:t>
            </w:r>
          </w:p>
        </w:tc>
        <w:tc>
          <w:tcPr>
            <w:tcW w:w="1018" w:type="pct"/>
            <w:shd w:val="clear" w:color="auto" w:fill="auto"/>
            <w:noWrap/>
            <w:vAlign w:val="center"/>
          </w:tcPr>
          <w:p w:rsidR="00C001B5" w:rsidRPr="00A5746B" w:rsidRDefault="00C001B5" w:rsidP="00F61C12">
            <w:pPr>
              <w:jc w:val="center"/>
              <w:rPr>
                <w:sz w:val="22"/>
              </w:rPr>
            </w:pPr>
            <w:r w:rsidRPr="00A5746B">
              <w:rPr>
                <w:sz w:val="22"/>
              </w:rPr>
              <w:t>Котельная (п.Яр, ул. Вокзал</w:t>
            </w:r>
            <w:r w:rsidRPr="00A5746B">
              <w:rPr>
                <w:sz w:val="22"/>
              </w:rPr>
              <w:t>ь</w:t>
            </w:r>
            <w:r w:rsidRPr="00A5746B">
              <w:rPr>
                <w:sz w:val="22"/>
              </w:rPr>
              <w:t>ная, 21Б)</w:t>
            </w:r>
          </w:p>
        </w:tc>
        <w:tc>
          <w:tcPr>
            <w:tcW w:w="318" w:type="pct"/>
            <w:shd w:val="clear" w:color="auto" w:fill="auto"/>
            <w:noWrap/>
            <w:vAlign w:val="center"/>
          </w:tcPr>
          <w:p w:rsidR="00C001B5" w:rsidRPr="00A5746B" w:rsidRDefault="00C001B5">
            <w:pPr>
              <w:jc w:val="center"/>
              <w:rPr>
                <w:sz w:val="22"/>
              </w:rPr>
            </w:pPr>
            <w:r w:rsidRPr="00A5746B">
              <w:rPr>
                <w:sz w:val="22"/>
              </w:rPr>
              <w:t>0,043</w:t>
            </w:r>
          </w:p>
        </w:tc>
        <w:tc>
          <w:tcPr>
            <w:tcW w:w="415" w:type="pct"/>
            <w:shd w:val="clear" w:color="auto" w:fill="auto"/>
            <w:noWrap/>
            <w:vAlign w:val="center"/>
          </w:tcPr>
          <w:p w:rsidR="00C001B5" w:rsidRPr="00A5746B" w:rsidRDefault="00C001B5">
            <w:pPr>
              <w:jc w:val="center"/>
              <w:rPr>
                <w:sz w:val="22"/>
              </w:rPr>
            </w:pPr>
            <w:r w:rsidRPr="00A5746B">
              <w:rPr>
                <w:sz w:val="22"/>
              </w:rPr>
              <w:t>0,043</w:t>
            </w:r>
          </w:p>
        </w:tc>
        <w:tc>
          <w:tcPr>
            <w:tcW w:w="382" w:type="pct"/>
            <w:shd w:val="clear" w:color="auto" w:fill="auto"/>
            <w:noWrap/>
            <w:vAlign w:val="center"/>
          </w:tcPr>
          <w:p w:rsidR="00C001B5" w:rsidRPr="00A5746B" w:rsidRDefault="00C001B5">
            <w:pPr>
              <w:jc w:val="right"/>
              <w:rPr>
                <w:sz w:val="22"/>
              </w:rPr>
            </w:pPr>
            <w:r w:rsidRPr="00A5746B">
              <w:rPr>
                <w:sz w:val="22"/>
              </w:rPr>
              <w:t>0,03</w:t>
            </w:r>
          </w:p>
        </w:tc>
        <w:tc>
          <w:tcPr>
            <w:tcW w:w="357" w:type="pct"/>
            <w:shd w:val="clear" w:color="auto" w:fill="auto"/>
            <w:noWrap/>
            <w:vAlign w:val="center"/>
          </w:tcPr>
          <w:p w:rsidR="00C001B5" w:rsidRPr="00A5746B" w:rsidRDefault="00C001B5">
            <w:pPr>
              <w:jc w:val="center"/>
              <w:rPr>
                <w:sz w:val="22"/>
              </w:rPr>
            </w:pPr>
            <w:r w:rsidRPr="00A5746B">
              <w:rPr>
                <w:sz w:val="22"/>
              </w:rPr>
              <w:t>газ</w:t>
            </w:r>
          </w:p>
        </w:tc>
        <w:tc>
          <w:tcPr>
            <w:tcW w:w="366" w:type="pct"/>
            <w:shd w:val="clear" w:color="auto" w:fill="auto"/>
            <w:noWrap/>
            <w:vAlign w:val="center"/>
          </w:tcPr>
          <w:p w:rsidR="00C001B5" w:rsidRPr="00A5746B" w:rsidRDefault="00C001B5">
            <w:pPr>
              <w:jc w:val="center"/>
              <w:rPr>
                <w:sz w:val="22"/>
              </w:rPr>
            </w:pPr>
            <w:r w:rsidRPr="00A5746B">
              <w:rPr>
                <w:sz w:val="22"/>
              </w:rPr>
              <w:t>87,6</w:t>
            </w:r>
          </w:p>
        </w:tc>
        <w:tc>
          <w:tcPr>
            <w:tcW w:w="239" w:type="pct"/>
            <w:shd w:val="clear" w:color="auto" w:fill="auto"/>
            <w:noWrap/>
            <w:vAlign w:val="center"/>
          </w:tcPr>
          <w:p w:rsidR="00C001B5" w:rsidRPr="00A5746B" w:rsidRDefault="00C001B5">
            <w:pPr>
              <w:jc w:val="center"/>
              <w:rPr>
                <w:sz w:val="22"/>
              </w:rPr>
            </w:pPr>
            <w:r w:rsidRPr="00A5746B">
              <w:rPr>
                <w:sz w:val="22"/>
              </w:rPr>
              <w:t>2,0</w:t>
            </w:r>
          </w:p>
        </w:tc>
        <w:tc>
          <w:tcPr>
            <w:tcW w:w="262" w:type="pct"/>
            <w:shd w:val="clear" w:color="auto" w:fill="auto"/>
            <w:noWrap/>
            <w:vAlign w:val="center"/>
          </w:tcPr>
          <w:p w:rsidR="00C001B5" w:rsidRPr="00A5746B" w:rsidRDefault="00C001B5" w:rsidP="00F61C12">
            <w:pPr>
              <w:jc w:val="center"/>
              <w:rPr>
                <w:sz w:val="22"/>
              </w:rPr>
            </w:pPr>
            <w:r w:rsidRPr="00A5746B">
              <w:rPr>
                <w:sz w:val="22"/>
              </w:rPr>
              <w:t>0,0</w:t>
            </w:r>
          </w:p>
        </w:tc>
        <w:tc>
          <w:tcPr>
            <w:tcW w:w="318" w:type="pct"/>
            <w:shd w:val="clear" w:color="auto" w:fill="auto"/>
            <w:noWrap/>
            <w:vAlign w:val="center"/>
          </w:tcPr>
          <w:p w:rsidR="00C001B5" w:rsidRPr="00A5746B" w:rsidRDefault="00C001B5" w:rsidP="00F61C12">
            <w:pPr>
              <w:jc w:val="center"/>
              <w:rPr>
                <w:sz w:val="22"/>
              </w:rPr>
            </w:pPr>
            <w:r w:rsidRPr="00A5746B">
              <w:rPr>
                <w:sz w:val="22"/>
              </w:rPr>
              <w:t>85,7</w:t>
            </w:r>
          </w:p>
        </w:tc>
        <w:tc>
          <w:tcPr>
            <w:tcW w:w="602" w:type="pct"/>
            <w:shd w:val="clear" w:color="auto" w:fill="auto"/>
            <w:noWrap/>
            <w:vAlign w:val="center"/>
          </w:tcPr>
          <w:p w:rsidR="00C001B5" w:rsidRPr="00A5746B" w:rsidRDefault="00C001B5">
            <w:pPr>
              <w:jc w:val="center"/>
              <w:rPr>
                <w:sz w:val="22"/>
              </w:rPr>
            </w:pPr>
            <w:r w:rsidRPr="00A5746B">
              <w:rPr>
                <w:sz w:val="22"/>
              </w:rPr>
              <w:t>10,0</w:t>
            </w:r>
          </w:p>
        </w:tc>
        <w:tc>
          <w:tcPr>
            <w:tcW w:w="499" w:type="pct"/>
            <w:shd w:val="clear" w:color="auto" w:fill="auto"/>
            <w:noWrap/>
            <w:vAlign w:val="center"/>
          </w:tcPr>
          <w:p w:rsidR="00C001B5" w:rsidRPr="00A5746B" w:rsidRDefault="00C001B5">
            <w:pPr>
              <w:jc w:val="center"/>
              <w:rPr>
                <w:sz w:val="22"/>
              </w:rPr>
            </w:pPr>
            <w:r w:rsidRPr="00A5746B">
              <w:rPr>
                <w:sz w:val="22"/>
              </w:rPr>
              <w:t>155,3</w:t>
            </w:r>
          </w:p>
        </w:tc>
      </w:tr>
      <w:tr w:rsidR="00C001B5" w:rsidRPr="00A5746B" w:rsidTr="00C001B5">
        <w:trPr>
          <w:cantSplit/>
          <w:trHeight w:val="255"/>
        </w:trPr>
        <w:tc>
          <w:tcPr>
            <w:tcW w:w="224" w:type="pct"/>
            <w:vAlign w:val="center"/>
          </w:tcPr>
          <w:p w:rsidR="00C001B5" w:rsidRPr="00A5746B" w:rsidRDefault="00C001B5" w:rsidP="00F61C12">
            <w:pPr>
              <w:pStyle w:val="ab"/>
              <w:jc w:val="center"/>
              <w:rPr>
                <w:sz w:val="22"/>
                <w:szCs w:val="22"/>
              </w:rPr>
            </w:pPr>
            <w:r w:rsidRPr="00A5746B">
              <w:rPr>
                <w:sz w:val="22"/>
                <w:szCs w:val="22"/>
              </w:rPr>
              <w:t>14</w:t>
            </w:r>
          </w:p>
        </w:tc>
        <w:tc>
          <w:tcPr>
            <w:tcW w:w="1018" w:type="pct"/>
            <w:shd w:val="clear" w:color="auto" w:fill="auto"/>
            <w:noWrap/>
            <w:vAlign w:val="center"/>
          </w:tcPr>
          <w:p w:rsidR="00C001B5" w:rsidRPr="00A5746B" w:rsidRDefault="00C001B5" w:rsidP="00F61C12">
            <w:pPr>
              <w:jc w:val="center"/>
              <w:rPr>
                <w:sz w:val="22"/>
              </w:rPr>
            </w:pPr>
            <w:r w:rsidRPr="00A5746B">
              <w:rPr>
                <w:sz w:val="22"/>
              </w:rPr>
              <w:t>Котельная (п.Яр, ул. Горьк</w:t>
            </w:r>
            <w:r w:rsidRPr="00A5746B">
              <w:rPr>
                <w:sz w:val="22"/>
              </w:rPr>
              <w:t>о</w:t>
            </w:r>
            <w:r w:rsidRPr="00A5746B">
              <w:rPr>
                <w:sz w:val="22"/>
              </w:rPr>
              <w:t>го, 23)</w:t>
            </w:r>
          </w:p>
        </w:tc>
        <w:tc>
          <w:tcPr>
            <w:tcW w:w="318" w:type="pct"/>
            <w:shd w:val="clear" w:color="auto" w:fill="auto"/>
            <w:noWrap/>
            <w:vAlign w:val="center"/>
          </w:tcPr>
          <w:p w:rsidR="00C001B5" w:rsidRPr="00A5746B" w:rsidRDefault="00C001B5">
            <w:pPr>
              <w:jc w:val="right"/>
              <w:rPr>
                <w:sz w:val="22"/>
              </w:rPr>
            </w:pPr>
            <w:r w:rsidRPr="00A5746B">
              <w:rPr>
                <w:sz w:val="22"/>
              </w:rPr>
              <w:t>0,258</w:t>
            </w:r>
          </w:p>
        </w:tc>
        <w:tc>
          <w:tcPr>
            <w:tcW w:w="415" w:type="pct"/>
            <w:shd w:val="clear" w:color="auto" w:fill="auto"/>
            <w:noWrap/>
            <w:vAlign w:val="center"/>
          </w:tcPr>
          <w:p w:rsidR="00C001B5" w:rsidRPr="00A5746B" w:rsidRDefault="00C001B5">
            <w:pPr>
              <w:jc w:val="center"/>
              <w:rPr>
                <w:sz w:val="22"/>
              </w:rPr>
            </w:pPr>
            <w:r w:rsidRPr="00A5746B">
              <w:rPr>
                <w:sz w:val="22"/>
              </w:rPr>
              <w:t>0,258</w:t>
            </w:r>
          </w:p>
        </w:tc>
        <w:tc>
          <w:tcPr>
            <w:tcW w:w="382" w:type="pct"/>
            <w:shd w:val="clear" w:color="auto" w:fill="auto"/>
            <w:noWrap/>
            <w:vAlign w:val="center"/>
          </w:tcPr>
          <w:p w:rsidR="00C001B5" w:rsidRPr="00A5746B" w:rsidRDefault="00C001B5">
            <w:pPr>
              <w:jc w:val="right"/>
              <w:rPr>
                <w:sz w:val="22"/>
              </w:rPr>
            </w:pPr>
            <w:r w:rsidRPr="00A5746B">
              <w:rPr>
                <w:sz w:val="22"/>
              </w:rPr>
              <w:t>0,212</w:t>
            </w:r>
          </w:p>
        </w:tc>
        <w:tc>
          <w:tcPr>
            <w:tcW w:w="357" w:type="pct"/>
            <w:shd w:val="clear" w:color="auto" w:fill="auto"/>
            <w:noWrap/>
            <w:vAlign w:val="center"/>
          </w:tcPr>
          <w:p w:rsidR="00C001B5" w:rsidRPr="00A5746B" w:rsidRDefault="00C001B5">
            <w:pPr>
              <w:jc w:val="center"/>
              <w:rPr>
                <w:sz w:val="22"/>
              </w:rPr>
            </w:pPr>
            <w:r w:rsidRPr="00A5746B">
              <w:rPr>
                <w:sz w:val="22"/>
              </w:rPr>
              <w:t>пеллеты</w:t>
            </w:r>
          </w:p>
        </w:tc>
        <w:tc>
          <w:tcPr>
            <w:tcW w:w="366" w:type="pct"/>
            <w:shd w:val="clear" w:color="auto" w:fill="auto"/>
            <w:noWrap/>
            <w:vAlign w:val="center"/>
          </w:tcPr>
          <w:p w:rsidR="00C001B5" w:rsidRPr="00A5746B" w:rsidRDefault="00C001B5">
            <w:pPr>
              <w:jc w:val="center"/>
              <w:rPr>
                <w:sz w:val="22"/>
              </w:rPr>
            </w:pPr>
            <w:r w:rsidRPr="00A5746B">
              <w:rPr>
                <w:sz w:val="22"/>
              </w:rPr>
              <w:t>517,8</w:t>
            </w:r>
          </w:p>
        </w:tc>
        <w:tc>
          <w:tcPr>
            <w:tcW w:w="239" w:type="pct"/>
            <w:shd w:val="clear" w:color="auto" w:fill="auto"/>
            <w:noWrap/>
            <w:vAlign w:val="center"/>
          </w:tcPr>
          <w:p w:rsidR="00C001B5" w:rsidRPr="00A5746B" w:rsidRDefault="00C001B5">
            <w:pPr>
              <w:jc w:val="center"/>
              <w:rPr>
                <w:sz w:val="22"/>
              </w:rPr>
            </w:pPr>
            <w:r w:rsidRPr="00A5746B">
              <w:rPr>
                <w:sz w:val="22"/>
              </w:rPr>
              <w:t>11,6</w:t>
            </w:r>
          </w:p>
        </w:tc>
        <w:tc>
          <w:tcPr>
            <w:tcW w:w="262" w:type="pct"/>
            <w:shd w:val="clear" w:color="auto" w:fill="auto"/>
            <w:noWrap/>
            <w:vAlign w:val="center"/>
          </w:tcPr>
          <w:p w:rsidR="00C001B5" w:rsidRPr="00A5746B" w:rsidRDefault="00C001B5" w:rsidP="00F61C12">
            <w:pPr>
              <w:jc w:val="center"/>
              <w:rPr>
                <w:sz w:val="22"/>
              </w:rPr>
            </w:pPr>
            <w:r w:rsidRPr="00A5746B">
              <w:rPr>
                <w:sz w:val="22"/>
              </w:rPr>
              <w:t>0,0</w:t>
            </w:r>
          </w:p>
        </w:tc>
        <w:tc>
          <w:tcPr>
            <w:tcW w:w="318" w:type="pct"/>
            <w:shd w:val="clear" w:color="auto" w:fill="auto"/>
            <w:noWrap/>
            <w:vAlign w:val="center"/>
          </w:tcPr>
          <w:p w:rsidR="00C001B5" w:rsidRPr="00A5746B" w:rsidRDefault="00C001B5" w:rsidP="00F61C12">
            <w:pPr>
              <w:jc w:val="center"/>
              <w:rPr>
                <w:sz w:val="22"/>
              </w:rPr>
            </w:pPr>
            <w:r w:rsidRPr="00A5746B">
              <w:rPr>
                <w:sz w:val="22"/>
              </w:rPr>
              <w:t>506,2</w:t>
            </w:r>
          </w:p>
        </w:tc>
        <w:tc>
          <w:tcPr>
            <w:tcW w:w="602" w:type="pct"/>
            <w:shd w:val="clear" w:color="auto" w:fill="auto"/>
            <w:noWrap/>
            <w:vAlign w:val="center"/>
          </w:tcPr>
          <w:p w:rsidR="00C001B5" w:rsidRPr="00A5746B" w:rsidRDefault="00C001B5">
            <w:pPr>
              <w:jc w:val="center"/>
              <w:rPr>
                <w:sz w:val="22"/>
              </w:rPr>
            </w:pPr>
            <w:r w:rsidRPr="00A5746B">
              <w:rPr>
                <w:sz w:val="22"/>
              </w:rPr>
              <w:t>177,5</w:t>
            </w:r>
          </w:p>
        </w:tc>
        <w:tc>
          <w:tcPr>
            <w:tcW w:w="499" w:type="pct"/>
            <w:shd w:val="clear" w:color="auto" w:fill="auto"/>
            <w:noWrap/>
            <w:vAlign w:val="center"/>
          </w:tcPr>
          <w:p w:rsidR="00C001B5" w:rsidRPr="00A5746B" w:rsidRDefault="00C001B5">
            <w:pPr>
              <w:jc w:val="center"/>
              <w:rPr>
                <w:sz w:val="22"/>
              </w:rPr>
            </w:pPr>
            <w:r w:rsidRPr="00A5746B">
              <w:rPr>
                <w:sz w:val="22"/>
              </w:rPr>
              <w:t>155,3</w:t>
            </w:r>
          </w:p>
        </w:tc>
      </w:tr>
      <w:tr w:rsidR="00C001B5" w:rsidRPr="00A5746B" w:rsidTr="00C001B5">
        <w:trPr>
          <w:cantSplit/>
          <w:trHeight w:val="255"/>
        </w:trPr>
        <w:tc>
          <w:tcPr>
            <w:tcW w:w="224" w:type="pct"/>
            <w:vAlign w:val="center"/>
          </w:tcPr>
          <w:p w:rsidR="00C001B5" w:rsidRPr="00A5746B" w:rsidRDefault="00C001B5" w:rsidP="00F61C12">
            <w:pPr>
              <w:pStyle w:val="ab"/>
              <w:jc w:val="center"/>
              <w:rPr>
                <w:sz w:val="22"/>
                <w:szCs w:val="22"/>
              </w:rPr>
            </w:pPr>
            <w:r w:rsidRPr="00A5746B">
              <w:rPr>
                <w:sz w:val="22"/>
                <w:szCs w:val="22"/>
              </w:rPr>
              <w:t>15</w:t>
            </w:r>
          </w:p>
        </w:tc>
        <w:tc>
          <w:tcPr>
            <w:tcW w:w="1018" w:type="pct"/>
            <w:shd w:val="clear" w:color="auto" w:fill="auto"/>
            <w:noWrap/>
            <w:vAlign w:val="center"/>
          </w:tcPr>
          <w:p w:rsidR="00C001B5" w:rsidRPr="00A5746B" w:rsidRDefault="00504481" w:rsidP="00F61C12">
            <w:pPr>
              <w:jc w:val="center"/>
              <w:rPr>
                <w:sz w:val="22"/>
              </w:rPr>
            </w:pPr>
            <w:r>
              <w:rPr>
                <w:sz w:val="22"/>
              </w:rPr>
              <w:t>Котельная</w:t>
            </w:r>
            <w:r w:rsidR="00C001B5" w:rsidRPr="00A5746B">
              <w:rPr>
                <w:sz w:val="22"/>
              </w:rPr>
              <w:t xml:space="preserve"> (с.Пудем, ул. Горького, 49а, А)</w:t>
            </w:r>
          </w:p>
        </w:tc>
        <w:tc>
          <w:tcPr>
            <w:tcW w:w="318" w:type="pct"/>
            <w:shd w:val="clear" w:color="auto" w:fill="auto"/>
            <w:noWrap/>
            <w:vAlign w:val="center"/>
          </w:tcPr>
          <w:p w:rsidR="00C001B5" w:rsidRPr="00A5746B" w:rsidRDefault="00C001B5">
            <w:pPr>
              <w:jc w:val="center"/>
              <w:rPr>
                <w:sz w:val="22"/>
              </w:rPr>
            </w:pPr>
            <w:r w:rsidRPr="00A5746B">
              <w:rPr>
                <w:sz w:val="22"/>
              </w:rPr>
              <w:t>0,17</w:t>
            </w:r>
          </w:p>
        </w:tc>
        <w:tc>
          <w:tcPr>
            <w:tcW w:w="415" w:type="pct"/>
            <w:shd w:val="clear" w:color="auto" w:fill="auto"/>
            <w:noWrap/>
            <w:vAlign w:val="center"/>
          </w:tcPr>
          <w:p w:rsidR="00C001B5" w:rsidRPr="00A5746B" w:rsidRDefault="00C001B5">
            <w:pPr>
              <w:jc w:val="center"/>
              <w:rPr>
                <w:sz w:val="22"/>
              </w:rPr>
            </w:pPr>
            <w:r w:rsidRPr="00A5746B">
              <w:rPr>
                <w:sz w:val="22"/>
              </w:rPr>
              <w:t>0,170</w:t>
            </w:r>
          </w:p>
        </w:tc>
        <w:tc>
          <w:tcPr>
            <w:tcW w:w="382" w:type="pct"/>
            <w:shd w:val="clear" w:color="auto" w:fill="auto"/>
            <w:noWrap/>
            <w:vAlign w:val="center"/>
          </w:tcPr>
          <w:p w:rsidR="00C001B5" w:rsidRPr="00A5746B" w:rsidRDefault="00C001B5">
            <w:pPr>
              <w:jc w:val="right"/>
              <w:rPr>
                <w:sz w:val="22"/>
              </w:rPr>
            </w:pPr>
            <w:r w:rsidRPr="00A5746B">
              <w:rPr>
                <w:sz w:val="22"/>
              </w:rPr>
              <w:t>0,163</w:t>
            </w:r>
          </w:p>
        </w:tc>
        <w:tc>
          <w:tcPr>
            <w:tcW w:w="357" w:type="pct"/>
            <w:shd w:val="clear" w:color="auto" w:fill="auto"/>
            <w:noWrap/>
            <w:vAlign w:val="center"/>
          </w:tcPr>
          <w:p w:rsidR="00C001B5" w:rsidRPr="00A5746B" w:rsidRDefault="00C001B5">
            <w:pPr>
              <w:jc w:val="center"/>
              <w:rPr>
                <w:sz w:val="22"/>
              </w:rPr>
            </w:pPr>
            <w:r w:rsidRPr="00A5746B">
              <w:rPr>
                <w:sz w:val="22"/>
              </w:rPr>
              <w:t>уголь</w:t>
            </w:r>
          </w:p>
        </w:tc>
        <w:tc>
          <w:tcPr>
            <w:tcW w:w="366" w:type="pct"/>
            <w:shd w:val="clear" w:color="auto" w:fill="auto"/>
            <w:noWrap/>
            <w:vAlign w:val="center"/>
          </w:tcPr>
          <w:p w:rsidR="00C001B5" w:rsidRPr="00A5746B" w:rsidRDefault="00C001B5">
            <w:pPr>
              <w:jc w:val="center"/>
              <w:rPr>
                <w:sz w:val="22"/>
              </w:rPr>
            </w:pPr>
            <w:r w:rsidRPr="00A5746B">
              <w:rPr>
                <w:sz w:val="22"/>
              </w:rPr>
              <w:t>514,5</w:t>
            </w:r>
          </w:p>
        </w:tc>
        <w:tc>
          <w:tcPr>
            <w:tcW w:w="239" w:type="pct"/>
            <w:shd w:val="clear" w:color="auto" w:fill="auto"/>
            <w:noWrap/>
            <w:vAlign w:val="center"/>
          </w:tcPr>
          <w:p w:rsidR="00C001B5" w:rsidRPr="00A5746B" w:rsidRDefault="00C001B5">
            <w:pPr>
              <w:jc w:val="center"/>
              <w:rPr>
                <w:sz w:val="22"/>
              </w:rPr>
            </w:pPr>
            <w:r w:rsidRPr="00A5746B">
              <w:rPr>
                <w:sz w:val="22"/>
              </w:rPr>
              <w:t>26,8</w:t>
            </w:r>
          </w:p>
        </w:tc>
        <w:tc>
          <w:tcPr>
            <w:tcW w:w="262" w:type="pct"/>
            <w:shd w:val="clear" w:color="auto" w:fill="auto"/>
            <w:noWrap/>
            <w:vAlign w:val="center"/>
          </w:tcPr>
          <w:p w:rsidR="00C001B5" w:rsidRPr="00A5746B" w:rsidRDefault="00C001B5" w:rsidP="00F61C12">
            <w:pPr>
              <w:jc w:val="center"/>
              <w:rPr>
                <w:sz w:val="22"/>
              </w:rPr>
            </w:pPr>
            <w:r w:rsidRPr="00A5746B">
              <w:rPr>
                <w:sz w:val="22"/>
              </w:rPr>
              <w:t>57,8</w:t>
            </w:r>
          </w:p>
        </w:tc>
        <w:tc>
          <w:tcPr>
            <w:tcW w:w="318" w:type="pct"/>
            <w:shd w:val="clear" w:color="auto" w:fill="auto"/>
            <w:noWrap/>
            <w:vAlign w:val="center"/>
          </w:tcPr>
          <w:p w:rsidR="00C001B5" w:rsidRPr="00A5746B" w:rsidRDefault="00C001B5" w:rsidP="00F61C12">
            <w:pPr>
              <w:jc w:val="center"/>
              <w:rPr>
                <w:sz w:val="22"/>
              </w:rPr>
            </w:pPr>
            <w:r w:rsidRPr="00A5746B">
              <w:rPr>
                <w:sz w:val="22"/>
              </w:rPr>
              <w:t>429,9</w:t>
            </w:r>
          </w:p>
        </w:tc>
        <w:tc>
          <w:tcPr>
            <w:tcW w:w="602" w:type="pct"/>
            <w:shd w:val="clear" w:color="auto" w:fill="auto"/>
            <w:noWrap/>
            <w:vAlign w:val="center"/>
          </w:tcPr>
          <w:p w:rsidR="00C001B5" w:rsidRPr="00A5746B" w:rsidRDefault="00C001B5">
            <w:pPr>
              <w:jc w:val="center"/>
              <w:rPr>
                <w:sz w:val="22"/>
              </w:rPr>
            </w:pPr>
            <w:r w:rsidRPr="00A5746B">
              <w:rPr>
                <w:sz w:val="22"/>
              </w:rPr>
              <w:t>181,4</w:t>
            </w:r>
          </w:p>
        </w:tc>
        <w:tc>
          <w:tcPr>
            <w:tcW w:w="499" w:type="pct"/>
            <w:shd w:val="clear" w:color="auto" w:fill="auto"/>
            <w:noWrap/>
            <w:vAlign w:val="center"/>
          </w:tcPr>
          <w:p w:rsidR="00C001B5" w:rsidRPr="00A5746B" w:rsidRDefault="00C001B5">
            <w:pPr>
              <w:jc w:val="center"/>
              <w:rPr>
                <w:sz w:val="22"/>
              </w:rPr>
            </w:pPr>
            <w:r w:rsidRPr="00A5746B">
              <w:rPr>
                <w:sz w:val="22"/>
              </w:rPr>
              <w:t>204,1</w:t>
            </w:r>
          </w:p>
        </w:tc>
      </w:tr>
      <w:tr w:rsidR="00C001B5" w:rsidRPr="00A5746B" w:rsidTr="00C001B5">
        <w:trPr>
          <w:cantSplit/>
          <w:trHeight w:val="255"/>
        </w:trPr>
        <w:tc>
          <w:tcPr>
            <w:tcW w:w="224" w:type="pct"/>
            <w:vAlign w:val="center"/>
          </w:tcPr>
          <w:p w:rsidR="00C001B5" w:rsidRPr="00A5746B" w:rsidRDefault="00C001B5" w:rsidP="00F61C12">
            <w:pPr>
              <w:pStyle w:val="ab"/>
              <w:jc w:val="center"/>
              <w:rPr>
                <w:sz w:val="22"/>
                <w:szCs w:val="22"/>
              </w:rPr>
            </w:pPr>
            <w:r w:rsidRPr="00A5746B">
              <w:rPr>
                <w:sz w:val="22"/>
                <w:szCs w:val="22"/>
              </w:rPr>
              <w:t>16</w:t>
            </w:r>
          </w:p>
        </w:tc>
        <w:tc>
          <w:tcPr>
            <w:tcW w:w="1018" w:type="pct"/>
            <w:shd w:val="clear" w:color="auto" w:fill="auto"/>
            <w:noWrap/>
            <w:vAlign w:val="center"/>
          </w:tcPr>
          <w:p w:rsidR="00C001B5" w:rsidRPr="00A5746B" w:rsidRDefault="00C001B5" w:rsidP="00F61C12">
            <w:pPr>
              <w:jc w:val="center"/>
              <w:rPr>
                <w:sz w:val="22"/>
              </w:rPr>
            </w:pPr>
            <w:r w:rsidRPr="00A5746B">
              <w:rPr>
                <w:sz w:val="22"/>
              </w:rPr>
              <w:t>Котельная (с.Никольское, ул. Центральная, 4)</w:t>
            </w:r>
          </w:p>
        </w:tc>
        <w:tc>
          <w:tcPr>
            <w:tcW w:w="318" w:type="pct"/>
            <w:shd w:val="clear" w:color="auto" w:fill="auto"/>
            <w:noWrap/>
            <w:vAlign w:val="center"/>
          </w:tcPr>
          <w:p w:rsidR="00C001B5" w:rsidRPr="00A5746B" w:rsidRDefault="00C001B5">
            <w:pPr>
              <w:jc w:val="center"/>
              <w:rPr>
                <w:sz w:val="22"/>
              </w:rPr>
            </w:pPr>
            <w:r w:rsidRPr="00A5746B">
              <w:rPr>
                <w:sz w:val="22"/>
              </w:rPr>
              <w:t>0,34</w:t>
            </w:r>
          </w:p>
        </w:tc>
        <w:tc>
          <w:tcPr>
            <w:tcW w:w="415" w:type="pct"/>
            <w:shd w:val="clear" w:color="auto" w:fill="auto"/>
            <w:noWrap/>
            <w:vAlign w:val="center"/>
          </w:tcPr>
          <w:p w:rsidR="00C001B5" w:rsidRPr="00A5746B" w:rsidRDefault="00C001B5">
            <w:pPr>
              <w:jc w:val="center"/>
              <w:rPr>
                <w:sz w:val="22"/>
              </w:rPr>
            </w:pPr>
            <w:r w:rsidRPr="00A5746B">
              <w:rPr>
                <w:sz w:val="22"/>
              </w:rPr>
              <w:t>0,340</w:t>
            </w:r>
          </w:p>
        </w:tc>
        <w:tc>
          <w:tcPr>
            <w:tcW w:w="382" w:type="pct"/>
            <w:shd w:val="clear" w:color="auto" w:fill="auto"/>
            <w:noWrap/>
            <w:vAlign w:val="center"/>
          </w:tcPr>
          <w:p w:rsidR="00C001B5" w:rsidRPr="00A5746B" w:rsidRDefault="00C001B5">
            <w:pPr>
              <w:jc w:val="right"/>
              <w:rPr>
                <w:sz w:val="22"/>
              </w:rPr>
            </w:pPr>
            <w:r w:rsidRPr="00A5746B">
              <w:rPr>
                <w:sz w:val="22"/>
              </w:rPr>
              <w:t>0,135</w:t>
            </w:r>
          </w:p>
        </w:tc>
        <w:tc>
          <w:tcPr>
            <w:tcW w:w="357" w:type="pct"/>
            <w:shd w:val="clear" w:color="auto" w:fill="auto"/>
            <w:noWrap/>
            <w:vAlign w:val="center"/>
          </w:tcPr>
          <w:p w:rsidR="00C001B5" w:rsidRPr="00A5746B" w:rsidRDefault="00C001B5">
            <w:pPr>
              <w:jc w:val="center"/>
              <w:rPr>
                <w:sz w:val="22"/>
              </w:rPr>
            </w:pPr>
            <w:r w:rsidRPr="00A5746B">
              <w:rPr>
                <w:sz w:val="22"/>
              </w:rPr>
              <w:t>уголь</w:t>
            </w:r>
          </w:p>
        </w:tc>
        <w:tc>
          <w:tcPr>
            <w:tcW w:w="366" w:type="pct"/>
            <w:shd w:val="clear" w:color="auto" w:fill="auto"/>
            <w:noWrap/>
            <w:vAlign w:val="center"/>
          </w:tcPr>
          <w:p w:rsidR="00C001B5" w:rsidRPr="00A5746B" w:rsidRDefault="00C001B5">
            <w:pPr>
              <w:jc w:val="center"/>
              <w:rPr>
                <w:sz w:val="22"/>
              </w:rPr>
            </w:pPr>
            <w:r w:rsidRPr="00A5746B">
              <w:rPr>
                <w:sz w:val="22"/>
              </w:rPr>
              <w:t>445,7</w:t>
            </w:r>
          </w:p>
        </w:tc>
        <w:tc>
          <w:tcPr>
            <w:tcW w:w="239" w:type="pct"/>
            <w:shd w:val="clear" w:color="auto" w:fill="auto"/>
            <w:noWrap/>
            <w:vAlign w:val="center"/>
          </w:tcPr>
          <w:p w:rsidR="00C001B5" w:rsidRPr="00A5746B" w:rsidRDefault="00C001B5">
            <w:pPr>
              <w:jc w:val="center"/>
              <w:rPr>
                <w:sz w:val="22"/>
              </w:rPr>
            </w:pPr>
            <w:r w:rsidRPr="00A5746B">
              <w:rPr>
                <w:sz w:val="22"/>
              </w:rPr>
              <w:t>23,2</w:t>
            </w:r>
          </w:p>
        </w:tc>
        <w:tc>
          <w:tcPr>
            <w:tcW w:w="262" w:type="pct"/>
            <w:shd w:val="clear" w:color="auto" w:fill="auto"/>
            <w:noWrap/>
            <w:vAlign w:val="center"/>
          </w:tcPr>
          <w:p w:rsidR="00C001B5" w:rsidRPr="00A5746B" w:rsidRDefault="00C001B5" w:rsidP="00F61C12">
            <w:pPr>
              <w:jc w:val="center"/>
              <w:rPr>
                <w:sz w:val="22"/>
              </w:rPr>
            </w:pPr>
            <w:r w:rsidRPr="00A5746B">
              <w:rPr>
                <w:sz w:val="22"/>
              </w:rPr>
              <w:t>49,3</w:t>
            </w:r>
          </w:p>
        </w:tc>
        <w:tc>
          <w:tcPr>
            <w:tcW w:w="318" w:type="pct"/>
            <w:shd w:val="clear" w:color="auto" w:fill="auto"/>
            <w:noWrap/>
            <w:vAlign w:val="center"/>
          </w:tcPr>
          <w:p w:rsidR="00C001B5" w:rsidRPr="00A5746B" w:rsidRDefault="00C001B5" w:rsidP="00F61C12">
            <w:pPr>
              <w:jc w:val="center"/>
              <w:rPr>
                <w:sz w:val="22"/>
              </w:rPr>
            </w:pPr>
            <w:r w:rsidRPr="00A5746B">
              <w:rPr>
                <w:sz w:val="22"/>
              </w:rPr>
              <w:t>373,3</w:t>
            </w:r>
          </w:p>
        </w:tc>
        <w:tc>
          <w:tcPr>
            <w:tcW w:w="602" w:type="pct"/>
            <w:shd w:val="clear" w:color="auto" w:fill="auto"/>
            <w:noWrap/>
            <w:vAlign w:val="center"/>
          </w:tcPr>
          <w:p w:rsidR="00C001B5" w:rsidRPr="00A5746B" w:rsidRDefault="00C001B5">
            <w:pPr>
              <w:jc w:val="center"/>
              <w:rPr>
                <w:sz w:val="22"/>
              </w:rPr>
            </w:pPr>
            <w:r w:rsidRPr="00A5746B">
              <w:rPr>
                <w:sz w:val="22"/>
              </w:rPr>
              <w:t>127,0</w:t>
            </w:r>
          </w:p>
        </w:tc>
        <w:tc>
          <w:tcPr>
            <w:tcW w:w="499" w:type="pct"/>
            <w:shd w:val="clear" w:color="auto" w:fill="auto"/>
            <w:noWrap/>
            <w:vAlign w:val="center"/>
          </w:tcPr>
          <w:p w:rsidR="00C001B5" w:rsidRPr="00A5746B" w:rsidRDefault="00C001B5">
            <w:pPr>
              <w:jc w:val="center"/>
              <w:rPr>
                <w:sz w:val="22"/>
              </w:rPr>
            </w:pPr>
            <w:r w:rsidRPr="00A5746B">
              <w:rPr>
                <w:sz w:val="22"/>
              </w:rPr>
              <w:t>213,2</w:t>
            </w:r>
          </w:p>
        </w:tc>
      </w:tr>
      <w:tr w:rsidR="00C001B5" w:rsidRPr="00A5746B" w:rsidTr="00C001B5">
        <w:trPr>
          <w:cantSplit/>
          <w:trHeight w:val="255"/>
        </w:trPr>
        <w:tc>
          <w:tcPr>
            <w:tcW w:w="224" w:type="pct"/>
            <w:vAlign w:val="center"/>
          </w:tcPr>
          <w:p w:rsidR="00C001B5" w:rsidRPr="00A5746B" w:rsidRDefault="00C001B5" w:rsidP="00F61C12">
            <w:pPr>
              <w:pStyle w:val="ab"/>
              <w:jc w:val="center"/>
              <w:rPr>
                <w:sz w:val="22"/>
                <w:szCs w:val="22"/>
              </w:rPr>
            </w:pPr>
            <w:r w:rsidRPr="00A5746B">
              <w:rPr>
                <w:sz w:val="22"/>
                <w:szCs w:val="22"/>
              </w:rPr>
              <w:t>17</w:t>
            </w:r>
          </w:p>
        </w:tc>
        <w:tc>
          <w:tcPr>
            <w:tcW w:w="1018" w:type="pct"/>
            <w:shd w:val="clear" w:color="auto" w:fill="auto"/>
            <w:noWrap/>
            <w:vAlign w:val="center"/>
          </w:tcPr>
          <w:p w:rsidR="00C001B5" w:rsidRPr="00A5746B" w:rsidRDefault="00C001B5" w:rsidP="00F61C12">
            <w:pPr>
              <w:jc w:val="center"/>
              <w:rPr>
                <w:sz w:val="22"/>
              </w:rPr>
            </w:pPr>
            <w:r w:rsidRPr="00A5746B">
              <w:rPr>
                <w:sz w:val="22"/>
              </w:rPr>
              <w:t>Котельная (с.Елово, ул. Школьная, 11а)</w:t>
            </w:r>
          </w:p>
        </w:tc>
        <w:tc>
          <w:tcPr>
            <w:tcW w:w="318" w:type="pct"/>
            <w:shd w:val="clear" w:color="auto" w:fill="auto"/>
            <w:noWrap/>
            <w:vAlign w:val="center"/>
          </w:tcPr>
          <w:p w:rsidR="00C001B5" w:rsidRPr="00A5746B" w:rsidRDefault="00C001B5">
            <w:pPr>
              <w:jc w:val="center"/>
              <w:rPr>
                <w:sz w:val="22"/>
              </w:rPr>
            </w:pPr>
            <w:r w:rsidRPr="00A5746B">
              <w:rPr>
                <w:sz w:val="22"/>
              </w:rPr>
              <w:t>0,44</w:t>
            </w:r>
          </w:p>
        </w:tc>
        <w:tc>
          <w:tcPr>
            <w:tcW w:w="415" w:type="pct"/>
            <w:shd w:val="clear" w:color="auto" w:fill="auto"/>
            <w:noWrap/>
            <w:vAlign w:val="center"/>
          </w:tcPr>
          <w:p w:rsidR="00C001B5" w:rsidRPr="00A5746B" w:rsidRDefault="00C001B5">
            <w:pPr>
              <w:jc w:val="center"/>
              <w:rPr>
                <w:sz w:val="22"/>
              </w:rPr>
            </w:pPr>
            <w:r w:rsidRPr="00A5746B">
              <w:rPr>
                <w:sz w:val="22"/>
              </w:rPr>
              <w:t>0,440</w:t>
            </w:r>
          </w:p>
        </w:tc>
        <w:tc>
          <w:tcPr>
            <w:tcW w:w="382" w:type="pct"/>
            <w:shd w:val="clear" w:color="auto" w:fill="auto"/>
            <w:noWrap/>
            <w:vAlign w:val="center"/>
          </w:tcPr>
          <w:p w:rsidR="00C001B5" w:rsidRPr="00A5746B" w:rsidRDefault="00C001B5">
            <w:pPr>
              <w:jc w:val="right"/>
              <w:rPr>
                <w:sz w:val="22"/>
              </w:rPr>
            </w:pPr>
            <w:r w:rsidRPr="00A5746B">
              <w:rPr>
                <w:sz w:val="22"/>
              </w:rPr>
              <w:t>0,116</w:t>
            </w:r>
          </w:p>
        </w:tc>
        <w:tc>
          <w:tcPr>
            <w:tcW w:w="357" w:type="pct"/>
            <w:shd w:val="clear" w:color="auto" w:fill="auto"/>
            <w:noWrap/>
            <w:vAlign w:val="center"/>
          </w:tcPr>
          <w:p w:rsidR="00C001B5" w:rsidRPr="00A5746B" w:rsidRDefault="00C001B5">
            <w:pPr>
              <w:jc w:val="center"/>
              <w:rPr>
                <w:sz w:val="22"/>
              </w:rPr>
            </w:pPr>
            <w:r w:rsidRPr="00A5746B">
              <w:rPr>
                <w:sz w:val="22"/>
              </w:rPr>
              <w:t>уголь</w:t>
            </w:r>
          </w:p>
        </w:tc>
        <w:tc>
          <w:tcPr>
            <w:tcW w:w="366" w:type="pct"/>
            <w:shd w:val="clear" w:color="auto" w:fill="auto"/>
            <w:noWrap/>
            <w:vAlign w:val="center"/>
          </w:tcPr>
          <w:p w:rsidR="00C001B5" w:rsidRPr="00A5746B" w:rsidRDefault="00C001B5">
            <w:pPr>
              <w:jc w:val="center"/>
              <w:rPr>
                <w:sz w:val="22"/>
              </w:rPr>
            </w:pPr>
            <w:r w:rsidRPr="00A5746B">
              <w:rPr>
                <w:sz w:val="22"/>
              </w:rPr>
              <w:t>259,1</w:t>
            </w:r>
          </w:p>
        </w:tc>
        <w:tc>
          <w:tcPr>
            <w:tcW w:w="239" w:type="pct"/>
            <w:shd w:val="clear" w:color="auto" w:fill="auto"/>
            <w:noWrap/>
            <w:vAlign w:val="center"/>
          </w:tcPr>
          <w:p w:rsidR="00C001B5" w:rsidRPr="00A5746B" w:rsidRDefault="00C001B5">
            <w:pPr>
              <w:jc w:val="center"/>
              <w:rPr>
                <w:sz w:val="22"/>
              </w:rPr>
            </w:pPr>
            <w:r w:rsidRPr="00A5746B">
              <w:rPr>
                <w:sz w:val="22"/>
              </w:rPr>
              <w:t>13,4</w:t>
            </w:r>
          </w:p>
        </w:tc>
        <w:tc>
          <w:tcPr>
            <w:tcW w:w="262" w:type="pct"/>
            <w:shd w:val="clear" w:color="auto" w:fill="auto"/>
            <w:noWrap/>
            <w:vAlign w:val="center"/>
          </w:tcPr>
          <w:p w:rsidR="00C001B5" w:rsidRPr="00A5746B" w:rsidRDefault="00C001B5" w:rsidP="00F61C12">
            <w:pPr>
              <w:jc w:val="center"/>
              <w:rPr>
                <w:sz w:val="22"/>
              </w:rPr>
            </w:pPr>
            <w:r w:rsidRPr="00A5746B">
              <w:rPr>
                <w:sz w:val="22"/>
              </w:rPr>
              <w:t>37,292</w:t>
            </w:r>
          </w:p>
        </w:tc>
        <w:tc>
          <w:tcPr>
            <w:tcW w:w="318" w:type="pct"/>
            <w:shd w:val="clear" w:color="auto" w:fill="auto"/>
            <w:noWrap/>
            <w:vAlign w:val="center"/>
          </w:tcPr>
          <w:p w:rsidR="00C001B5" w:rsidRPr="00A5746B" w:rsidRDefault="00C001B5" w:rsidP="00F61C12">
            <w:pPr>
              <w:jc w:val="center"/>
              <w:rPr>
                <w:sz w:val="22"/>
              </w:rPr>
            </w:pPr>
            <w:r w:rsidRPr="00A5746B">
              <w:rPr>
                <w:sz w:val="22"/>
              </w:rPr>
              <w:t>208,3</w:t>
            </w:r>
          </w:p>
        </w:tc>
        <w:tc>
          <w:tcPr>
            <w:tcW w:w="602" w:type="pct"/>
            <w:shd w:val="clear" w:color="auto" w:fill="auto"/>
            <w:noWrap/>
            <w:vAlign w:val="center"/>
          </w:tcPr>
          <w:p w:rsidR="00C001B5" w:rsidRPr="00A5746B" w:rsidRDefault="00C001B5">
            <w:pPr>
              <w:jc w:val="center"/>
              <w:rPr>
                <w:sz w:val="22"/>
              </w:rPr>
            </w:pPr>
            <w:r w:rsidRPr="00A5746B">
              <w:rPr>
                <w:sz w:val="22"/>
              </w:rPr>
              <w:t>107,9</w:t>
            </w:r>
          </w:p>
        </w:tc>
        <w:tc>
          <w:tcPr>
            <w:tcW w:w="499" w:type="pct"/>
            <w:shd w:val="clear" w:color="auto" w:fill="auto"/>
            <w:noWrap/>
            <w:vAlign w:val="center"/>
          </w:tcPr>
          <w:p w:rsidR="00C001B5" w:rsidRPr="00A5746B" w:rsidRDefault="00C001B5">
            <w:pPr>
              <w:jc w:val="center"/>
              <w:rPr>
                <w:sz w:val="22"/>
              </w:rPr>
            </w:pPr>
            <w:r w:rsidRPr="00A5746B">
              <w:rPr>
                <w:sz w:val="22"/>
              </w:rPr>
              <w:t>204,1</w:t>
            </w:r>
          </w:p>
        </w:tc>
      </w:tr>
      <w:tr w:rsidR="00C001B5" w:rsidRPr="00A5746B" w:rsidTr="00C001B5">
        <w:trPr>
          <w:cantSplit/>
          <w:trHeight w:val="255"/>
        </w:trPr>
        <w:tc>
          <w:tcPr>
            <w:tcW w:w="224" w:type="pct"/>
            <w:vAlign w:val="center"/>
          </w:tcPr>
          <w:p w:rsidR="00C001B5" w:rsidRPr="00A5746B" w:rsidRDefault="00C001B5" w:rsidP="00F61C12">
            <w:pPr>
              <w:pStyle w:val="ab"/>
              <w:jc w:val="center"/>
              <w:rPr>
                <w:sz w:val="22"/>
                <w:szCs w:val="22"/>
              </w:rPr>
            </w:pPr>
            <w:r w:rsidRPr="00A5746B">
              <w:rPr>
                <w:sz w:val="22"/>
                <w:szCs w:val="22"/>
              </w:rPr>
              <w:t>18</w:t>
            </w:r>
          </w:p>
        </w:tc>
        <w:tc>
          <w:tcPr>
            <w:tcW w:w="1018" w:type="pct"/>
            <w:shd w:val="clear" w:color="auto" w:fill="auto"/>
            <w:noWrap/>
            <w:vAlign w:val="center"/>
          </w:tcPr>
          <w:p w:rsidR="00C001B5" w:rsidRPr="00A5746B" w:rsidRDefault="00C001B5" w:rsidP="00F61C12">
            <w:pPr>
              <w:jc w:val="center"/>
              <w:rPr>
                <w:sz w:val="22"/>
              </w:rPr>
            </w:pPr>
            <w:r w:rsidRPr="00A5746B">
              <w:rPr>
                <w:sz w:val="22"/>
              </w:rPr>
              <w:t>Котельная (п.Яр, ул. Прол</w:t>
            </w:r>
            <w:r w:rsidRPr="00A5746B">
              <w:rPr>
                <w:sz w:val="22"/>
              </w:rPr>
              <w:t>е</w:t>
            </w:r>
            <w:r w:rsidRPr="00A5746B">
              <w:rPr>
                <w:sz w:val="22"/>
              </w:rPr>
              <w:t>тарская, 14)</w:t>
            </w:r>
          </w:p>
        </w:tc>
        <w:tc>
          <w:tcPr>
            <w:tcW w:w="318" w:type="pct"/>
            <w:shd w:val="clear" w:color="auto" w:fill="auto"/>
            <w:noWrap/>
            <w:vAlign w:val="center"/>
          </w:tcPr>
          <w:p w:rsidR="00C001B5" w:rsidRPr="00A5746B" w:rsidRDefault="00C001B5">
            <w:pPr>
              <w:jc w:val="center"/>
              <w:rPr>
                <w:sz w:val="22"/>
              </w:rPr>
            </w:pPr>
            <w:r w:rsidRPr="00A5746B">
              <w:rPr>
                <w:sz w:val="22"/>
              </w:rPr>
              <w:t>0,222</w:t>
            </w:r>
          </w:p>
        </w:tc>
        <w:tc>
          <w:tcPr>
            <w:tcW w:w="415" w:type="pct"/>
            <w:shd w:val="clear" w:color="auto" w:fill="auto"/>
            <w:noWrap/>
            <w:vAlign w:val="center"/>
          </w:tcPr>
          <w:p w:rsidR="00C001B5" w:rsidRPr="00A5746B" w:rsidRDefault="00C001B5">
            <w:pPr>
              <w:jc w:val="center"/>
              <w:rPr>
                <w:sz w:val="22"/>
              </w:rPr>
            </w:pPr>
            <w:r w:rsidRPr="00A5746B">
              <w:rPr>
                <w:sz w:val="22"/>
              </w:rPr>
              <w:t>0,222</w:t>
            </w:r>
          </w:p>
        </w:tc>
        <w:tc>
          <w:tcPr>
            <w:tcW w:w="382" w:type="pct"/>
            <w:shd w:val="clear" w:color="auto" w:fill="auto"/>
            <w:noWrap/>
            <w:vAlign w:val="center"/>
          </w:tcPr>
          <w:p w:rsidR="00C001B5" w:rsidRPr="00A5746B" w:rsidRDefault="00C001B5">
            <w:pPr>
              <w:jc w:val="right"/>
              <w:rPr>
                <w:sz w:val="22"/>
              </w:rPr>
            </w:pPr>
            <w:r w:rsidRPr="00A5746B">
              <w:rPr>
                <w:sz w:val="22"/>
              </w:rPr>
              <w:t>0,041</w:t>
            </w:r>
          </w:p>
        </w:tc>
        <w:tc>
          <w:tcPr>
            <w:tcW w:w="357" w:type="pct"/>
            <w:shd w:val="clear" w:color="auto" w:fill="auto"/>
            <w:noWrap/>
            <w:vAlign w:val="center"/>
          </w:tcPr>
          <w:p w:rsidR="00C001B5" w:rsidRPr="00A5746B" w:rsidRDefault="00C001B5">
            <w:pPr>
              <w:jc w:val="center"/>
              <w:rPr>
                <w:sz w:val="22"/>
              </w:rPr>
            </w:pPr>
            <w:r w:rsidRPr="00A5746B">
              <w:rPr>
                <w:sz w:val="22"/>
              </w:rPr>
              <w:t>пллеты</w:t>
            </w:r>
          </w:p>
        </w:tc>
        <w:tc>
          <w:tcPr>
            <w:tcW w:w="366" w:type="pct"/>
            <w:shd w:val="clear" w:color="auto" w:fill="auto"/>
            <w:noWrap/>
            <w:vAlign w:val="center"/>
          </w:tcPr>
          <w:p w:rsidR="00C001B5" w:rsidRPr="00A5746B" w:rsidRDefault="00C001B5">
            <w:pPr>
              <w:jc w:val="center"/>
              <w:rPr>
                <w:sz w:val="22"/>
              </w:rPr>
            </w:pPr>
            <w:r w:rsidRPr="00A5746B">
              <w:rPr>
                <w:sz w:val="22"/>
              </w:rPr>
              <w:t>164,6</w:t>
            </w:r>
          </w:p>
        </w:tc>
        <w:tc>
          <w:tcPr>
            <w:tcW w:w="239" w:type="pct"/>
            <w:shd w:val="clear" w:color="auto" w:fill="auto"/>
            <w:noWrap/>
            <w:vAlign w:val="center"/>
          </w:tcPr>
          <w:p w:rsidR="00C001B5" w:rsidRPr="00A5746B" w:rsidRDefault="00C001B5" w:rsidP="00C001B5">
            <w:pPr>
              <w:jc w:val="center"/>
              <w:rPr>
                <w:sz w:val="22"/>
              </w:rPr>
            </w:pPr>
            <w:r w:rsidRPr="00A5746B">
              <w:rPr>
                <w:sz w:val="22"/>
              </w:rPr>
              <w:t>8,5</w:t>
            </w:r>
          </w:p>
        </w:tc>
        <w:tc>
          <w:tcPr>
            <w:tcW w:w="262" w:type="pct"/>
            <w:shd w:val="clear" w:color="auto" w:fill="auto"/>
            <w:noWrap/>
            <w:vAlign w:val="center"/>
          </w:tcPr>
          <w:p w:rsidR="00C001B5" w:rsidRPr="00A5746B" w:rsidRDefault="00C001B5" w:rsidP="00F61C12">
            <w:pPr>
              <w:jc w:val="center"/>
              <w:rPr>
                <w:sz w:val="22"/>
              </w:rPr>
            </w:pPr>
            <w:r w:rsidRPr="00A5746B">
              <w:rPr>
                <w:sz w:val="22"/>
              </w:rPr>
              <w:t>73,785</w:t>
            </w:r>
          </w:p>
        </w:tc>
        <w:tc>
          <w:tcPr>
            <w:tcW w:w="318" w:type="pct"/>
            <w:shd w:val="clear" w:color="auto" w:fill="auto"/>
            <w:noWrap/>
            <w:vAlign w:val="center"/>
          </w:tcPr>
          <w:p w:rsidR="00C001B5" w:rsidRPr="00A5746B" w:rsidRDefault="00C001B5" w:rsidP="00F61C12">
            <w:pPr>
              <w:jc w:val="center"/>
              <w:rPr>
                <w:sz w:val="22"/>
              </w:rPr>
            </w:pPr>
            <w:r w:rsidRPr="00A5746B">
              <w:rPr>
                <w:sz w:val="22"/>
              </w:rPr>
              <w:t>82,2</w:t>
            </w:r>
          </w:p>
        </w:tc>
        <w:tc>
          <w:tcPr>
            <w:tcW w:w="602" w:type="pct"/>
            <w:shd w:val="clear" w:color="auto" w:fill="auto"/>
            <w:noWrap/>
            <w:vAlign w:val="center"/>
          </w:tcPr>
          <w:p w:rsidR="00C001B5" w:rsidRPr="00A5746B" w:rsidRDefault="00C001B5">
            <w:pPr>
              <w:jc w:val="center"/>
              <w:rPr>
                <w:sz w:val="22"/>
              </w:rPr>
            </w:pPr>
            <w:r w:rsidRPr="00A5746B">
              <w:rPr>
                <w:sz w:val="22"/>
              </w:rPr>
              <w:t>24,24</w:t>
            </w:r>
          </w:p>
        </w:tc>
        <w:tc>
          <w:tcPr>
            <w:tcW w:w="499" w:type="pct"/>
            <w:shd w:val="clear" w:color="auto" w:fill="auto"/>
            <w:noWrap/>
            <w:vAlign w:val="center"/>
          </w:tcPr>
          <w:p w:rsidR="00C001B5" w:rsidRPr="00A5746B" w:rsidRDefault="00C001B5">
            <w:pPr>
              <w:jc w:val="center"/>
              <w:rPr>
                <w:sz w:val="22"/>
              </w:rPr>
            </w:pPr>
            <w:r w:rsidRPr="00A5746B">
              <w:rPr>
                <w:sz w:val="22"/>
              </w:rPr>
              <w:t>204,1</w:t>
            </w:r>
          </w:p>
        </w:tc>
      </w:tr>
      <w:tr w:rsidR="00C001B5" w:rsidRPr="00A5746B" w:rsidTr="00C001B5">
        <w:trPr>
          <w:cantSplit/>
          <w:trHeight w:val="255"/>
        </w:trPr>
        <w:tc>
          <w:tcPr>
            <w:tcW w:w="224" w:type="pct"/>
            <w:vAlign w:val="center"/>
          </w:tcPr>
          <w:p w:rsidR="00C001B5" w:rsidRPr="00A5746B" w:rsidRDefault="00C001B5" w:rsidP="00F61C12">
            <w:pPr>
              <w:pStyle w:val="ab"/>
              <w:jc w:val="center"/>
              <w:rPr>
                <w:sz w:val="22"/>
                <w:szCs w:val="22"/>
              </w:rPr>
            </w:pPr>
            <w:r w:rsidRPr="00A5746B">
              <w:rPr>
                <w:sz w:val="22"/>
                <w:szCs w:val="22"/>
              </w:rPr>
              <w:t>19</w:t>
            </w:r>
          </w:p>
        </w:tc>
        <w:tc>
          <w:tcPr>
            <w:tcW w:w="1018" w:type="pct"/>
            <w:shd w:val="clear" w:color="auto" w:fill="auto"/>
            <w:noWrap/>
            <w:vAlign w:val="center"/>
          </w:tcPr>
          <w:p w:rsidR="00C001B5" w:rsidRPr="00A5746B" w:rsidRDefault="00C001B5" w:rsidP="00F61C12">
            <w:pPr>
              <w:jc w:val="center"/>
              <w:rPr>
                <w:sz w:val="22"/>
              </w:rPr>
            </w:pPr>
            <w:r w:rsidRPr="00A5746B">
              <w:rPr>
                <w:sz w:val="22"/>
              </w:rPr>
              <w:t>Котельная (п. Яр, пер. Яр-пост, 1-1а)</w:t>
            </w:r>
          </w:p>
        </w:tc>
        <w:tc>
          <w:tcPr>
            <w:tcW w:w="318" w:type="pct"/>
            <w:shd w:val="clear" w:color="auto" w:fill="auto"/>
            <w:noWrap/>
            <w:vAlign w:val="center"/>
          </w:tcPr>
          <w:p w:rsidR="00C001B5" w:rsidRPr="00A5746B" w:rsidRDefault="00C001B5">
            <w:pPr>
              <w:jc w:val="center"/>
              <w:rPr>
                <w:sz w:val="22"/>
              </w:rPr>
            </w:pPr>
            <w:r w:rsidRPr="00A5746B">
              <w:rPr>
                <w:sz w:val="22"/>
              </w:rPr>
              <w:t>1,4</w:t>
            </w:r>
          </w:p>
        </w:tc>
        <w:tc>
          <w:tcPr>
            <w:tcW w:w="415" w:type="pct"/>
            <w:shd w:val="clear" w:color="auto" w:fill="auto"/>
            <w:noWrap/>
            <w:vAlign w:val="center"/>
          </w:tcPr>
          <w:p w:rsidR="00C001B5" w:rsidRPr="00A5746B" w:rsidRDefault="00C001B5">
            <w:pPr>
              <w:jc w:val="center"/>
              <w:rPr>
                <w:sz w:val="22"/>
              </w:rPr>
            </w:pPr>
            <w:r w:rsidRPr="00A5746B">
              <w:rPr>
                <w:sz w:val="22"/>
              </w:rPr>
              <w:t>1,400</w:t>
            </w:r>
          </w:p>
        </w:tc>
        <w:tc>
          <w:tcPr>
            <w:tcW w:w="382" w:type="pct"/>
            <w:shd w:val="clear" w:color="auto" w:fill="auto"/>
            <w:noWrap/>
            <w:vAlign w:val="center"/>
          </w:tcPr>
          <w:p w:rsidR="00C001B5" w:rsidRPr="00A5746B" w:rsidRDefault="00C001B5">
            <w:pPr>
              <w:jc w:val="center"/>
              <w:rPr>
                <w:sz w:val="22"/>
              </w:rPr>
            </w:pPr>
            <w:r w:rsidRPr="00A5746B">
              <w:rPr>
                <w:sz w:val="22"/>
              </w:rPr>
              <w:t>0,65</w:t>
            </w:r>
          </w:p>
        </w:tc>
        <w:tc>
          <w:tcPr>
            <w:tcW w:w="357" w:type="pct"/>
            <w:shd w:val="clear" w:color="auto" w:fill="auto"/>
            <w:noWrap/>
            <w:vAlign w:val="center"/>
          </w:tcPr>
          <w:p w:rsidR="00C001B5" w:rsidRPr="00A5746B" w:rsidRDefault="00C001B5">
            <w:pPr>
              <w:jc w:val="center"/>
              <w:rPr>
                <w:sz w:val="22"/>
              </w:rPr>
            </w:pPr>
            <w:r w:rsidRPr="00A5746B">
              <w:rPr>
                <w:sz w:val="22"/>
              </w:rPr>
              <w:t>уголь</w:t>
            </w:r>
          </w:p>
        </w:tc>
        <w:tc>
          <w:tcPr>
            <w:tcW w:w="366" w:type="pct"/>
            <w:shd w:val="clear" w:color="auto" w:fill="auto"/>
            <w:noWrap/>
            <w:vAlign w:val="center"/>
          </w:tcPr>
          <w:p w:rsidR="00C001B5" w:rsidRPr="00A5746B" w:rsidRDefault="00C001B5">
            <w:pPr>
              <w:jc w:val="center"/>
              <w:rPr>
                <w:sz w:val="22"/>
              </w:rPr>
            </w:pPr>
            <w:r w:rsidRPr="00A5746B">
              <w:rPr>
                <w:sz w:val="22"/>
              </w:rPr>
              <w:t>2330,0</w:t>
            </w:r>
          </w:p>
        </w:tc>
        <w:tc>
          <w:tcPr>
            <w:tcW w:w="239" w:type="pct"/>
            <w:shd w:val="clear" w:color="auto" w:fill="auto"/>
            <w:noWrap/>
            <w:vAlign w:val="center"/>
          </w:tcPr>
          <w:p w:rsidR="00C001B5" w:rsidRPr="00A5746B" w:rsidRDefault="00C001B5">
            <w:pPr>
              <w:jc w:val="center"/>
              <w:rPr>
                <w:sz w:val="22"/>
              </w:rPr>
            </w:pPr>
            <w:r w:rsidRPr="00A5746B">
              <w:rPr>
                <w:sz w:val="22"/>
              </w:rPr>
              <w:t> </w:t>
            </w:r>
          </w:p>
        </w:tc>
        <w:tc>
          <w:tcPr>
            <w:tcW w:w="262" w:type="pct"/>
            <w:shd w:val="clear" w:color="auto" w:fill="auto"/>
            <w:noWrap/>
            <w:vAlign w:val="center"/>
          </w:tcPr>
          <w:p w:rsidR="00C001B5" w:rsidRPr="00A5746B" w:rsidRDefault="00C001B5" w:rsidP="00F61C12">
            <w:pPr>
              <w:jc w:val="center"/>
              <w:rPr>
                <w:sz w:val="22"/>
              </w:rPr>
            </w:pPr>
            <w:r w:rsidRPr="00A5746B">
              <w:rPr>
                <w:sz w:val="22"/>
              </w:rPr>
              <w:t>124</w:t>
            </w:r>
          </w:p>
        </w:tc>
        <w:tc>
          <w:tcPr>
            <w:tcW w:w="318" w:type="pct"/>
            <w:shd w:val="clear" w:color="auto" w:fill="auto"/>
            <w:noWrap/>
            <w:vAlign w:val="center"/>
          </w:tcPr>
          <w:p w:rsidR="00C001B5" w:rsidRPr="00A5746B" w:rsidRDefault="00C001B5" w:rsidP="00F61C12">
            <w:pPr>
              <w:jc w:val="center"/>
              <w:rPr>
                <w:sz w:val="22"/>
              </w:rPr>
            </w:pPr>
            <w:r w:rsidRPr="00A5746B">
              <w:rPr>
                <w:sz w:val="22"/>
              </w:rPr>
              <w:t>193</w:t>
            </w:r>
          </w:p>
        </w:tc>
        <w:tc>
          <w:tcPr>
            <w:tcW w:w="602" w:type="pct"/>
            <w:shd w:val="clear" w:color="auto" w:fill="auto"/>
            <w:noWrap/>
            <w:vAlign w:val="center"/>
          </w:tcPr>
          <w:p w:rsidR="00C001B5" w:rsidRPr="00A5746B" w:rsidRDefault="00C001B5">
            <w:pPr>
              <w:jc w:val="center"/>
              <w:rPr>
                <w:sz w:val="22"/>
              </w:rPr>
            </w:pPr>
            <w:r w:rsidRPr="00A5746B">
              <w:rPr>
                <w:sz w:val="22"/>
              </w:rPr>
              <w:t>606,77</w:t>
            </w:r>
          </w:p>
        </w:tc>
        <w:tc>
          <w:tcPr>
            <w:tcW w:w="499" w:type="pct"/>
            <w:shd w:val="clear" w:color="auto" w:fill="auto"/>
            <w:noWrap/>
            <w:vAlign w:val="center"/>
          </w:tcPr>
          <w:p w:rsidR="00C001B5" w:rsidRPr="00A5746B" w:rsidRDefault="00C001B5">
            <w:pPr>
              <w:jc w:val="center"/>
              <w:rPr>
                <w:sz w:val="22"/>
              </w:rPr>
            </w:pPr>
            <w:r w:rsidRPr="00A5746B">
              <w:rPr>
                <w:sz w:val="22"/>
              </w:rPr>
              <w:t>242,0</w:t>
            </w:r>
          </w:p>
        </w:tc>
      </w:tr>
    </w:tbl>
    <w:p w:rsidR="00A134B9" w:rsidRPr="00A5746B" w:rsidRDefault="00A134B9" w:rsidP="0006129B">
      <w:pPr>
        <w:pStyle w:val="Affb"/>
        <w:rPr>
          <w:szCs w:val="24"/>
        </w:rPr>
      </w:pPr>
    </w:p>
    <w:p w:rsidR="00FC0CD1" w:rsidRPr="00A5746B" w:rsidRDefault="00FC0CD1" w:rsidP="0006129B">
      <w:pPr>
        <w:pStyle w:val="Affb"/>
        <w:contextualSpacing w:val="0"/>
        <w:sectPr w:rsidR="00FC0CD1" w:rsidRPr="00A5746B" w:rsidSect="003B765F">
          <w:pgSz w:w="16838" w:h="11906" w:orient="landscape"/>
          <w:pgMar w:top="1134" w:right="851" w:bottom="1134" w:left="1134" w:header="708" w:footer="708" w:gutter="0"/>
          <w:cols w:space="708"/>
          <w:docGrid w:linePitch="360"/>
        </w:sectPr>
      </w:pPr>
    </w:p>
    <w:p w:rsidR="00FC0CD1" w:rsidRPr="00A5746B" w:rsidRDefault="00FC0CD1" w:rsidP="0006129B">
      <w:pPr>
        <w:pStyle w:val="Affb"/>
        <w:contextualSpacing w:val="0"/>
      </w:pPr>
      <w:r w:rsidRPr="00A5746B">
        <w:lastRenderedPageBreak/>
        <w:t xml:space="preserve">Раскрытие информации организациями, осуществляющими регулируемую деятельность в сфере теплоснабжения, производится согласно требованиям </w:t>
      </w:r>
      <w:r w:rsidR="0055093E" w:rsidRPr="00A5746B">
        <w:t>П</w:t>
      </w:r>
      <w:r w:rsidRPr="00A5746B">
        <w:t xml:space="preserve">остановления Правительства </w:t>
      </w:r>
      <w:r w:rsidR="0055093E" w:rsidRPr="00A5746B">
        <w:t>РФ</w:t>
      </w:r>
      <w:r w:rsidRPr="00A5746B">
        <w:t xml:space="preserve"> от </w:t>
      </w:r>
      <w:r w:rsidR="0055093E" w:rsidRPr="00A5746B">
        <w:t>0</w:t>
      </w:r>
      <w:r w:rsidRPr="00A5746B">
        <w:t>5</w:t>
      </w:r>
      <w:r w:rsidR="0055093E" w:rsidRPr="00A5746B">
        <w:t>.07.2013</w:t>
      </w:r>
      <w:r w:rsidRPr="00A5746B">
        <w:t xml:space="preserve"> №570 «О стандартах раскрытия информации теплоснабжающими организациями, теплосетевыми организациями и органами регулирования». Формы отчетности, заполненные в рамках стандартов раскрытия информации, должны находиться на сайтах теплоснабжающих организаций.</w:t>
      </w:r>
    </w:p>
    <w:p w:rsidR="00FC0CD1" w:rsidRPr="00A5746B" w:rsidRDefault="00FC0CD1" w:rsidP="0006129B">
      <w:pPr>
        <w:pStyle w:val="Affb"/>
        <w:contextualSpacing w:val="0"/>
      </w:pPr>
      <w:r w:rsidRPr="00A5746B">
        <w:t>Раскрытию подлежит следующая информация:</w:t>
      </w:r>
    </w:p>
    <w:p w:rsidR="00FC0CD1" w:rsidRPr="00A5746B" w:rsidRDefault="002F32A3" w:rsidP="0006129B">
      <w:pPr>
        <w:pStyle w:val="Affb"/>
        <w:contextualSpacing w:val="0"/>
      </w:pPr>
      <w:r w:rsidRPr="00A5746B">
        <w:t xml:space="preserve">1) </w:t>
      </w:r>
      <w:r w:rsidR="00FC0CD1" w:rsidRPr="00A5746B">
        <w:t>регулируемой организации (общая информация);</w:t>
      </w:r>
    </w:p>
    <w:p w:rsidR="00FC0CD1" w:rsidRPr="00A5746B" w:rsidRDefault="002F32A3" w:rsidP="0006129B">
      <w:pPr>
        <w:pStyle w:val="Affb"/>
        <w:contextualSpacing w:val="0"/>
      </w:pPr>
      <w:r w:rsidRPr="00A5746B">
        <w:t xml:space="preserve">2) </w:t>
      </w:r>
      <w:r w:rsidR="00FC0CD1" w:rsidRPr="00A5746B">
        <w:t>о ценах (тарифах) на регулируемые товары (услуги);</w:t>
      </w:r>
    </w:p>
    <w:p w:rsidR="00FC0CD1" w:rsidRPr="00A5746B" w:rsidRDefault="002F32A3" w:rsidP="0006129B">
      <w:pPr>
        <w:pStyle w:val="Affb"/>
        <w:contextualSpacing w:val="0"/>
      </w:pPr>
      <w:r w:rsidRPr="00A5746B">
        <w:t xml:space="preserve">3) </w:t>
      </w:r>
      <w:r w:rsidR="00FC0CD1" w:rsidRPr="00A5746B">
        <w:t>об основных показателях финансово-хозяйственной деятельности регулируемой орг</w:t>
      </w:r>
      <w:r w:rsidR="00FC0CD1" w:rsidRPr="00A5746B">
        <w:t>а</w:t>
      </w:r>
      <w:r w:rsidR="00FC0CD1" w:rsidRPr="00A5746B">
        <w:t>низации, включая структуру основных производственных затрат (в части регулируемых видов деятельности);</w:t>
      </w:r>
    </w:p>
    <w:p w:rsidR="00FC0CD1" w:rsidRPr="00A5746B" w:rsidRDefault="002F32A3" w:rsidP="0006129B">
      <w:pPr>
        <w:pStyle w:val="Affb"/>
        <w:contextualSpacing w:val="0"/>
      </w:pPr>
      <w:r w:rsidRPr="00A5746B">
        <w:t xml:space="preserve">4) </w:t>
      </w:r>
      <w:r w:rsidR="00FC0CD1" w:rsidRPr="00A5746B">
        <w:t>об основных потребительских характеристиках регулируемых товаров и услуг регул</w:t>
      </w:r>
      <w:r w:rsidR="00FC0CD1" w:rsidRPr="00A5746B">
        <w:t>и</w:t>
      </w:r>
      <w:r w:rsidR="00FC0CD1" w:rsidRPr="00A5746B">
        <w:t>руемой организации;</w:t>
      </w:r>
    </w:p>
    <w:p w:rsidR="00FC0CD1" w:rsidRPr="00A5746B" w:rsidRDefault="002F32A3" w:rsidP="0006129B">
      <w:pPr>
        <w:pStyle w:val="Affb"/>
        <w:contextualSpacing w:val="0"/>
      </w:pPr>
      <w:r w:rsidRPr="00A5746B">
        <w:t xml:space="preserve">5) </w:t>
      </w:r>
      <w:r w:rsidR="00FC0CD1" w:rsidRPr="00A5746B">
        <w:t>об инвестиционных программах регулируемой организации и отчетах об их реализ</w:t>
      </w:r>
      <w:r w:rsidR="00FC0CD1" w:rsidRPr="00A5746B">
        <w:t>а</w:t>
      </w:r>
      <w:r w:rsidR="00FC0CD1" w:rsidRPr="00A5746B">
        <w:t>ции;</w:t>
      </w:r>
    </w:p>
    <w:p w:rsidR="00FC0CD1" w:rsidRPr="00A5746B" w:rsidRDefault="002F32A3" w:rsidP="0006129B">
      <w:pPr>
        <w:pStyle w:val="Affb"/>
        <w:contextualSpacing w:val="0"/>
      </w:pPr>
      <w:r w:rsidRPr="00A5746B">
        <w:t xml:space="preserve">6) </w:t>
      </w:r>
      <w:r w:rsidR="00FC0CD1" w:rsidRPr="00A5746B">
        <w:t>о наличии (отсутствии) технической возможности подключения (технологического присоединения) к системе теплоснабжения (горячего водоснабжения), а также о регистрации и ходе реализации заявок на подключение (технологическое присоединение) к системе тепл</w:t>
      </w:r>
      <w:r w:rsidR="00FC0CD1" w:rsidRPr="00A5746B">
        <w:t>о</w:t>
      </w:r>
      <w:r w:rsidR="00FC0CD1" w:rsidRPr="00A5746B">
        <w:t>снабжения (горячего водоснабжения);</w:t>
      </w:r>
    </w:p>
    <w:p w:rsidR="00FC0CD1" w:rsidRPr="00A5746B" w:rsidRDefault="002F32A3" w:rsidP="0006129B">
      <w:pPr>
        <w:pStyle w:val="Affb"/>
        <w:contextualSpacing w:val="0"/>
      </w:pPr>
      <w:r w:rsidRPr="00A5746B">
        <w:t xml:space="preserve">7) </w:t>
      </w:r>
      <w:r w:rsidR="00FC0CD1" w:rsidRPr="00A5746B">
        <w:t>об условиях, на которых осуществляется поставка регулируемых товаров (оказание р</w:t>
      </w:r>
      <w:r w:rsidR="00FC0CD1" w:rsidRPr="00A5746B">
        <w:t>е</w:t>
      </w:r>
      <w:r w:rsidR="00FC0CD1" w:rsidRPr="00A5746B">
        <w:t>гулируемых услуг), и (или) об условиях договоров о подключении (технологическое присоед</w:t>
      </w:r>
      <w:r w:rsidR="00FC0CD1" w:rsidRPr="00A5746B">
        <w:t>и</w:t>
      </w:r>
      <w:r w:rsidR="00FC0CD1" w:rsidRPr="00A5746B">
        <w:t>нение) к системе теплоснабжения (горячего водоснабжения);</w:t>
      </w:r>
    </w:p>
    <w:p w:rsidR="00FC0CD1" w:rsidRPr="00A5746B" w:rsidRDefault="002F32A3" w:rsidP="0006129B">
      <w:pPr>
        <w:pStyle w:val="Affb"/>
        <w:contextualSpacing w:val="0"/>
      </w:pPr>
      <w:r w:rsidRPr="00A5746B">
        <w:t xml:space="preserve">8) </w:t>
      </w:r>
      <w:r w:rsidR="00FC0CD1" w:rsidRPr="00A5746B">
        <w:t>о порядке выполнения технологических, технических и других мероприятий, связанных с подключением (технологическим присоединением) к системе теплоснабжения (горячего в</w:t>
      </w:r>
      <w:r w:rsidR="00FC0CD1" w:rsidRPr="00A5746B">
        <w:t>о</w:t>
      </w:r>
      <w:r w:rsidR="00FC0CD1" w:rsidRPr="00A5746B">
        <w:t>доснабжения);</w:t>
      </w:r>
    </w:p>
    <w:p w:rsidR="00FC0CD1" w:rsidRPr="00A5746B" w:rsidRDefault="002F32A3" w:rsidP="0006129B">
      <w:pPr>
        <w:pStyle w:val="Affb"/>
        <w:contextualSpacing w:val="0"/>
      </w:pPr>
      <w:r w:rsidRPr="00A5746B">
        <w:t xml:space="preserve">9) </w:t>
      </w:r>
      <w:r w:rsidR="00FC0CD1" w:rsidRPr="00A5746B">
        <w:t>о способах приобретения, стоимости и объемах товаров, необходимых для произво</w:t>
      </w:r>
      <w:r w:rsidR="00FC0CD1" w:rsidRPr="00A5746B">
        <w:t>д</w:t>
      </w:r>
      <w:r w:rsidR="00FC0CD1" w:rsidRPr="00A5746B">
        <w:t>ства регулируемых товаров и (или) оказания регулируемых услуг регулируемой организацией;</w:t>
      </w:r>
    </w:p>
    <w:p w:rsidR="00FC0CD1" w:rsidRPr="00A5746B" w:rsidRDefault="002F32A3" w:rsidP="0006129B">
      <w:pPr>
        <w:pStyle w:val="Affb"/>
        <w:contextualSpacing w:val="0"/>
      </w:pPr>
      <w:r w:rsidRPr="00A5746B">
        <w:t xml:space="preserve">10) </w:t>
      </w:r>
      <w:r w:rsidR="00FC0CD1" w:rsidRPr="00A5746B">
        <w:t>о предложении регулируемой организации об установлении цен (тарифов) в сфере теплоснабжения (горячего водоснабжения).</w:t>
      </w:r>
    </w:p>
    <w:p w:rsidR="00C317A5" w:rsidRPr="00A5746B" w:rsidRDefault="00C317A5" w:rsidP="0006129B">
      <w:pPr>
        <w:pStyle w:val="Affb"/>
        <w:contextualSpacing w:val="0"/>
      </w:pPr>
    </w:p>
    <w:p w:rsidR="00EA0D24" w:rsidRPr="00A5746B" w:rsidRDefault="00FC0CD1" w:rsidP="0006129B">
      <w:pPr>
        <w:pStyle w:val="30"/>
        <w:spacing w:line="240" w:lineRule="auto"/>
      </w:pPr>
      <w:bookmarkStart w:id="130" w:name="_Toc32481152"/>
      <w:bookmarkStart w:id="131" w:name="_Toc121588478"/>
      <w:bookmarkStart w:id="132" w:name="_Toc422303791"/>
      <w:r w:rsidRPr="00A5746B">
        <w:t xml:space="preserve">10.2 </w:t>
      </w:r>
      <w:r w:rsidR="00EA0D24" w:rsidRPr="00A5746B">
        <w:t>Изменения, произошедшие в технико-экономических показателях теплоснабж</w:t>
      </w:r>
      <w:r w:rsidR="00EA0D24" w:rsidRPr="00A5746B">
        <w:t>а</w:t>
      </w:r>
      <w:r w:rsidR="00EA0D24" w:rsidRPr="00A5746B">
        <w:t>ющих и теплосетевых организаций системы теплоснабжения</w:t>
      </w:r>
      <w:r w:rsidR="00300518" w:rsidRPr="00A5746B">
        <w:t xml:space="preserve"> </w:t>
      </w:r>
      <w:r w:rsidR="00EF4F5F" w:rsidRPr="00A5746B">
        <w:t>округа</w:t>
      </w:r>
      <w:r w:rsidR="00EA0D24" w:rsidRPr="00A5746B">
        <w:t xml:space="preserve">, в период, </w:t>
      </w:r>
      <w:r w:rsidR="00042A16" w:rsidRPr="00A5746B">
        <w:t>предш</w:t>
      </w:r>
      <w:r w:rsidR="00042A16" w:rsidRPr="00A5746B">
        <w:t>е</w:t>
      </w:r>
      <w:r w:rsidR="00042A16" w:rsidRPr="00A5746B">
        <w:t>ствующий разработке (актуализации) схемы теплоснабжения</w:t>
      </w:r>
      <w:bookmarkEnd w:id="130"/>
      <w:bookmarkEnd w:id="131"/>
    </w:p>
    <w:p w:rsidR="00EA0D24" w:rsidRPr="00A5746B" w:rsidRDefault="00E37EB7" w:rsidP="0006129B">
      <w:pPr>
        <w:widowControl w:val="0"/>
        <w:tabs>
          <w:tab w:val="left" w:pos="4245"/>
        </w:tabs>
        <w:adjustRightInd w:val="0"/>
        <w:ind w:firstLine="720"/>
        <w:textAlignment w:val="baseline"/>
      </w:pPr>
      <w:r w:rsidRPr="00A5746B">
        <w:rPr>
          <w:szCs w:val="24"/>
        </w:rPr>
        <w:t xml:space="preserve">Схема теплоснабжения </w:t>
      </w:r>
      <w:r w:rsidR="00EC2167" w:rsidRPr="00A5746B">
        <w:rPr>
          <w:szCs w:val="24"/>
        </w:rPr>
        <w:t xml:space="preserve">Муниципального округа «Ярский район» </w:t>
      </w:r>
      <w:r w:rsidRPr="00A5746B">
        <w:rPr>
          <w:szCs w:val="24"/>
        </w:rPr>
        <w:t>разрабатывается впе</w:t>
      </w:r>
      <w:r w:rsidRPr="00A5746B">
        <w:rPr>
          <w:szCs w:val="24"/>
        </w:rPr>
        <w:t>р</w:t>
      </w:r>
      <w:r w:rsidRPr="00A5746B">
        <w:rPr>
          <w:szCs w:val="24"/>
        </w:rPr>
        <w:t xml:space="preserve">вые. Раздел </w:t>
      </w:r>
      <w:r w:rsidR="00095B0A" w:rsidRPr="00A5746B">
        <w:rPr>
          <w:szCs w:val="24"/>
        </w:rPr>
        <w:t>разработан с</w:t>
      </w:r>
      <w:r w:rsidR="003F3107" w:rsidRPr="00A5746B">
        <w:rPr>
          <w:szCs w:val="24"/>
        </w:rPr>
        <w:t xml:space="preserve"> </w:t>
      </w:r>
      <w:r w:rsidR="005D6D1F" w:rsidRPr="00A5746B">
        <w:rPr>
          <w:szCs w:val="24"/>
        </w:rPr>
        <w:t>учетом требований методических указаний по разработке схем тепл</w:t>
      </w:r>
      <w:r w:rsidR="005D6D1F" w:rsidRPr="00A5746B">
        <w:rPr>
          <w:szCs w:val="24"/>
        </w:rPr>
        <w:t>о</w:t>
      </w:r>
      <w:r w:rsidR="005D6D1F" w:rsidRPr="00A5746B">
        <w:rPr>
          <w:szCs w:val="24"/>
        </w:rPr>
        <w:t>снабжения.</w:t>
      </w:r>
    </w:p>
    <w:p w:rsidR="001606FF" w:rsidRPr="00A5746B" w:rsidRDefault="001606FF" w:rsidP="0006129B">
      <w:pPr>
        <w:sectPr w:rsidR="001606FF" w:rsidRPr="00A5746B" w:rsidSect="003B765F">
          <w:pgSz w:w="11906" w:h="16838"/>
          <w:pgMar w:top="1134" w:right="851" w:bottom="1134" w:left="1134" w:header="708" w:footer="708" w:gutter="0"/>
          <w:cols w:space="708"/>
          <w:docGrid w:linePitch="360"/>
        </w:sectPr>
      </w:pPr>
    </w:p>
    <w:p w:rsidR="003A5836" w:rsidRPr="00A5746B" w:rsidRDefault="00274C31" w:rsidP="0006129B">
      <w:pPr>
        <w:pStyle w:val="21"/>
        <w:spacing w:line="240" w:lineRule="auto"/>
      </w:pPr>
      <w:bookmarkStart w:id="133" w:name="_Toc121588479"/>
      <w:r w:rsidRPr="00A5746B">
        <w:lastRenderedPageBreak/>
        <w:t>Часть 11</w:t>
      </w:r>
      <w:r w:rsidR="003A5836" w:rsidRPr="00A5746B">
        <w:t xml:space="preserve"> </w:t>
      </w:r>
      <w:bookmarkEnd w:id="132"/>
      <w:r w:rsidRPr="00A5746B">
        <w:t>Цены (тарифы) в сфере теплоснабжения</w:t>
      </w:r>
      <w:bookmarkEnd w:id="133"/>
    </w:p>
    <w:p w:rsidR="00AB0258" w:rsidRPr="00A5746B" w:rsidRDefault="00FC0CD1" w:rsidP="0006129B">
      <w:pPr>
        <w:pStyle w:val="30"/>
        <w:spacing w:line="240" w:lineRule="auto"/>
      </w:pPr>
      <w:bookmarkStart w:id="134" w:name="_Toc121588480"/>
      <w:bookmarkStart w:id="135" w:name="_Toc343877031"/>
      <w:r w:rsidRPr="00A5746B">
        <w:t>11.1</w:t>
      </w:r>
      <w:r w:rsidR="00AB0258" w:rsidRPr="00A5746B">
        <w:t xml:space="preserve"> </w:t>
      </w:r>
      <w:r w:rsidRPr="00A5746B">
        <w:t>О</w:t>
      </w:r>
      <w:r w:rsidR="00274C31" w:rsidRPr="00A5746B">
        <w:t>писание динамики утвержденных цен (тарифов), устанавливаемых органами исполнительной власти субъекта Российской Федерации в области государственного р</w:t>
      </w:r>
      <w:r w:rsidR="00274C31" w:rsidRPr="00A5746B">
        <w:t>е</w:t>
      </w:r>
      <w:r w:rsidR="00274C31" w:rsidRPr="00A5746B">
        <w:t>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bookmarkEnd w:id="134"/>
    </w:p>
    <w:p w:rsidR="00506B5A" w:rsidRPr="00A5746B" w:rsidRDefault="00A134B9" w:rsidP="00C001B5">
      <w:pPr>
        <w:pStyle w:val="Affb"/>
      </w:pPr>
      <w:r w:rsidRPr="00A5746B">
        <w:t>Величина тарифа на оказание услуг теплоснабжения на территории муниципального обр</w:t>
      </w:r>
      <w:r w:rsidRPr="00A5746B">
        <w:t>а</w:t>
      </w:r>
      <w:r w:rsidRPr="00A5746B">
        <w:t xml:space="preserve">зования устанавливаются </w:t>
      </w:r>
      <w:r w:rsidR="00C001B5" w:rsidRPr="00A5746B">
        <w:t>Министерством строительства, жилищно-коммунального хозяйства и энергетики Удмуртской Республики</w:t>
      </w:r>
      <w:r w:rsidRPr="00A5746B">
        <w:t>. Сведения о тарифах на услуги теплоснабжения приведены в таблицах ниже.</w:t>
      </w:r>
    </w:p>
    <w:p w:rsidR="00A134B9" w:rsidRPr="00A5746B" w:rsidRDefault="00A134B9" w:rsidP="00506B5A">
      <w:pPr>
        <w:pStyle w:val="Affb"/>
        <w:ind w:firstLine="0"/>
        <w:rPr>
          <w:szCs w:val="24"/>
        </w:rPr>
      </w:pPr>
    </w:p>
    <w:p w:rsidR="008B0AD6" w:rsidRPr="00A5746B" w:rsidRDefault="00DB2742" w:rsidP="00F61C12">
      <w:pPr>
        <w:pStyle w:val="Affb"/>
        <w:ind w:firstLine="0"/>
      </w:pPr>
      <w:r w:rsidRPr="00A5746B">
        <w:t xml:space="preserve">Таблица </w:t>
      </w:r>
      <w:r w:rsidR="008A3CE6" w:rsidRPr="00A5746B">
        <w:fldChar w:fldCharType="begin"/>
      </w:r>
      <w:r w:rsidR="00A851D1" w:rsidRPr="00A5746B">
        <w:instrText xml:space="preserve"> SEQ Таблица \* ARABIC </w:instrText>
      </w:r>
      <w:r w:rsidR="008A3CE6" w:rsidRPr="00A5746B">
        <w:fldChar w:fldCharType="separate"/>
      </w:r>
      <w:r w:rsidR="00A5746B" w:rsidRPr="00A5746B">
        <w:rPr>
          <w:noProof/>
        </w:rPr>
        <w:t>35</w:t>
      </w:r>
      <w:r w:rsidR="008A3CE6" w:rsidRPr="00A5746B">
        <w:rPr>
          <w:noProof/>
        </w:rPr>
        <w:fldChar w:fldCharType="end"/>
      </w:r>
      <w:r w:rsidRPr="00A5746B">
        <w:t xml:space="preserve"> - </w:t>
      </w:r>
      <w:r w:rsidR="00F61C12" w:rsidRPr="00A5746B">
        <w:t>Тарифы на тепловую энергию, поставляемую потребителям ООО "Яр Энерго", утв. Приказом Министерства строительства, жилищно-коммунального хозяйства и энергетики Удмуртской Республики от 18 декабря 2018 г. N 21/31,</w:t>
      </w:r>
      <w:r w:rsidR="003F3107" w:rsidRPr="00A5746B">
        <w:t xml:space="preserve"> </w:t>
      </w:r>
      <w:r w:rsidR="008B0AD6" w:rsidRPr="00A5746B">
        <w:t>(в ред. приказа Минстроя Удмуртской Республики </w:t>
      </w:r>
      <w:hyperlink r:id="rId29" w:history="1">
        <w:r w:rsidR="008B0AD6" w:rsidRPr="00A5746B">
          <w:t>от 07.12.2021 N 23/37</w:t>
        </w:r>
      </w:hyperlink>
      <w:r w:rsidR="008B0AD6" w:rsidRPr="00A5746B">
        <w:t>)</w:t>
      </w:r>
    </w:p>
    <w:tbl>
      <w:tblPr>
        <w:tblW w:w="10349" w:type="dxa"/>
        <w:tblCellMar>
          <w:left w:w="0" w:type="dxa"/>
          <w:right w:w="0" w:type="dxa"/>
        </w:tblCellMar>
        <w:tblLook w:val="04A0" w:firstRow="1" w:lastRow="0" w:firstColumn="1" w:lastColumn="0" w:noHBand="0" w:noVBand="1"/>
      </w:tblPr>
      <w:tblGrid>
        <w:gridCol w:w="679"/>
        <w:gridCol w:w="2642"/>
        <w:gridCol w:w="2070"/>
        <w:gridCol w:w="3114"/>
        <w:gridCol w:w="1844"/>
      </w:tblGrid>
      <w:tr w:rsidR="00F61C12" w:rsidRPr="00A5746B" w:rsidTr="00F61C12">
        <w:trPr>
          <w:trHeight w:val="15"/>
        </w:trPr>
        <w:tc>
          <w:tcPr>
            <w:tcW w:w="679" w:type="dxa"/>
            <w:tcBorders>
              <w:top w:val="nil"/>
              <w:left w:val="nil"/>
              <w:bottom w:val="nil"/>
              <w:right w:val="nil"/>
            </w:tcBorders>
            <w:shd w:val="clear" w:color="auto" w:fill="auto"/>
            <w:hideMark/>
          </w:tcPr>
          <w:p w:rsidR="00F61C12" w:rsidRPr="00A5746B" w:rsidRDefault="00F61C12" w:rsidP="00F61C12">
            <w:pPr>
              <w:rPr>
                <w:sz w:val="2"/>
                <w:szCs w:val="24"/>
              </w:rPr>
            </w:pPr>
          </w:p>
        </w:tc>
        <w:tc>
          <w:tcPr>
            <w:tcW w:w="2642" w:type="dxa"/>
            <w:tcBorders>
              <w:top w:val="nil"/>
              <w:left w:val="nil"/>
              <w:bottom w:val="nil"/>
              <w:right w:val="nil"/>
            </w:tcBorders>
            <w:shd w:val="clear" w:color="auto" w:fill="auto"/>
            <w:hideMark/>
          </w:tcPr>
          <w:p w:rsidR="00F61C12" w:rsidRPr="00A5746B" w:rsidRDefault="00F61C12" w:rsidP="00F61C12">
            <w:pPr>
              <w:rPr>
                <w:sz w:val="2"/>
                <w:szCs w:val="24"/>
              </w:rPr>
            </w:pPr>
          </w:p>
        </w:tc>
        <w:tc>
          <w:tcPr>
            <w:tcW w:w="2070" w:type="dxa"/>
            <w:tcBorders>
              <w:top w:val="nil"/>
              <w:left w:val="nil"/>
              <w:bottom w:val="nil"/>
              <w:right w:val="nil"/>
            </w:tcBorders>
            <w:shd w:val="clear" w:color="auto" w:fill="auto"/>
            <w:hideMark/>
          </w:tcPr>
          <w:p w:rsidR="00F61C12" w:rsidRPr="00A5746B" w:rsidRDefault="00F61C12" w:rsidP="00F61C12">
            <w:pPr>
              <w:rPr>
                <w:sz w:val="2"/>
                <w:szCs w:val="24"/>
              </w:rPr>
            </w:pPr>
          </w:p>
        </w:tc>
        <w:tc>
          <w:tcPr>
            <w:tcW w:w="3114" w:type="dxa"/>
            <w:tcBorders>
              <w:top w:val="nil"/>
              <w:left w:val="nil"/>
              <w:bottom w:val="nil"/>
              <w:right w:val="nil"/>
            </w:tcBorders>
            <w:shd w:val="clear" w:color="auto" w:fill="auto"/>
            <w:hideMark/>
          </w:tcPr>
          <w:p w:rsidR="00F61C12" w:rsidRPr="00A5746B" w:rsidRDefault="00F61C12" w:rsidP="00F61C12">
            <w:pPr>
              <w:rPr>
                <w:sz w:val="2"/>
                <w:szCs w:val="24"/>
              </w:rPr>
            </w:pPr>
          </w:p>
        </w:tc>
        <w:tc>
          <w:tcPr>
            <w:tcW w:w="1844" w:type="dxa"/>
            <w:tcBorders>
              <w:top w:val="nil"/>
              <w:left w:val="nil"/>
              <w:bottom w:val="nil"/>
              <w:right w:val="nil"/>
            </w:tcBorders>
            <w:shd w:val="clear" w:color="auto" w:fill="auto"/>
            <w:hideMark/>
          </w:tcPr>
          <w:p w:rsidR="00F61C12" w:rsidRPr="00A5746B" w:rsidRDefault="00F61C12" w:rsidP="00F61C12">
            <w:pPr>
              <w:rPr>
                <w:sz w:val="2"/>
                <w:szCs w:val="24"/>
              </w:rPr>
            </w:pPr>
          </w:p>
        </w:tc>
      </w:tr>
      <w:tr w:rsidR="00F61C12" w:rsidRPr="00A5746B" w:rsidTr="00F61C12">
        <w:tc>
          <w:tcPr>
            <w:tcW w:w="679" w:type="dxa"/>
            <w:tcBorders>
              <w:top w:val="single" w:sz="6" w:space="0" w:color="000000"/>
              <w:left w:val="single" w:sz="6" w:space="0" w:color="000000"/>
              <w:bottom w:val="nil"/>
              <w:right w:val="single" w:sz="6" w:space="0" w:color="000000"/>
            </w:tcBorders>
            <w:shd w:val="clear" w:color="auto" w:fill="auto"/>
            <w:tcMar>
              <w:top w:w="0" w:type="dxa"/>
              <w:left w:w="149" w:type="dxa"/>
              <w:bottom w:w="0" w:type="dxa"/>
              <w:right w:w="149" w:type="dxa"/>
            </w:tcMar>
            <w:hideMark/>
          </w:tcPr>
          <w:p w:rsidR="00F61C12" w:rsidRPr="00A5746B" w:rsidRDefault="00F61C12" w:rsidP="00F61C12">
            <w:pPr>
              <w:pStyle w:val="formattext0"/>
              <w:spacing w:before="0" w:beforeAutospacing="0" w:after="0" w:afterAutospacing="0"/>
              <w:ind w:firstLine="0"/>
              <w:jc w:val="center"/>
              <w:textAlignment w:val="baseline"/>
            </w:pPr>
            <w:r w:rsidRPr="00A5746B">
              <w:t>N п/п</w:t>
            </w:r>
          </w:p>
        </w:tc>
        <w:tc>
          <w:tcPr>
            <w:tcW w:w="2642" w:type="dxa"/>
            <w:tcBorders>
              <w:top w:val="single" w:sz="6" w:space="0" w:color="000000"/>
              <w:left w:val="single" w:sz="6" w:space="0" w:color="000000"/>
              <w:bottom w:val="nil"/>
              <w:right w:val="single" w:sz="6" w:space="0" w:color="000000"/>
            </w:tcBorders>
            <w:shd w:val="clear" w:color="auto" w:fill="auto"/>
            <w:tcMar>
              <w:top w:w="0" w:type="dxa"/>
              <w:left w:w="149" w:type="dxa"/>
              <w:bottom w:w="0" w:type="dxa"/>
              <w:right w:w="149" w:type="dxa"/>
            </w:tcMar>
            <w:hideMark/>
          </w:tcPr>
          <w:p w:rsidR="00F61C12" w:rsidRPr="00A5746B" w:rsidRDefault="00F61C12" w:rsidP="00F61C12">
            <w:pPr>
              <w:pStyle w:val="formattext0"/>
              <w:spacing w:before="0" w:beforeAutospacing="0" w:after="0" w:afterAutospacing="0"/>
              <w:ind w:firstLine="0"/>
              <w:jc w:val="center"/>
              <w:textAlignment w:val="baseline"/>
            </w:pPr>
            <w:r w:rsidRPr="00A5746B">
              <w:t>Наименование рег</w:t>
            </w:r>
            <w:r w:rsidRPr="00A5746B">
              <w:t>у</w:t>
            </w:r>
            <w:r w:rsidRPr="00A5746B">
              <w:t>лируемой организации</w:t>
            </w:r>
          </w:p>
        </w:tc>
        <w:tc>
          <w:tcPr>
            <w:tcW w:w="2070" w:type="dxa"/>
            <w:tcBorders>
              <w:top w:val="single" w:sz="6" w:space="0" w:color="000000"/>
              <w:left w:val="single" w:sz="6" w:space="0" w:color="000000"/>
              <w:bottom w:val="nil"/>
              <w:right w:val="single" w:sz="6" w:space="0" w:color="000000"/>
            </w:tcBorders>
            <w:shd w:val="clear" w:color="auto" w:fill="auto"/>
            <w:tcMar>
              <w:top w:w="0" w:type="dxa"/>
              <w:left w:w="149" w:type="dxa"/>
              <w:bottom w:w="0" w:type="dxa"/>
              <w:right w:w="149" w:type="dxa"/>
            </w:tcMar>
            <w:hideMark/>
          </w:tcPr>
          <w:p w:rsidR="00F61C12" w:rsidRPr="00A5746B" w:rsidRDefault="00F61C12" w:rsidP="00F61C12">
            <w:pPr>
              <w:pStyle w:val="formattext0"/>
              <w:spacing w:before="0" w:beforeAutospacing="0" w:after="0" w:afterAutospacing="0"/>
              <w:ind w:firstLine="0"/>
              <w:jc w:val="center"/>
              <w:textAlignment w:val="baseline"/>
            </w:pPr>
            <w:r w:rsidRPr="00A5746B">
              <w:t>Вид тарифа</w:t>
            </w:r>
          </w:p>
        </w:tc>
        <w:tc>
          <w:tcPr>
            <w:tcW w:w="3114" w:type="dxa"/>
            <w:tcBorders>
              <w:top w:val="single" w:sz="6" w:space="0" w:color="000000"/>
              <w:left w:val="single" w:sz="6" w:space="0" w:color="000000"/>
              <w:bottom w:val="nil"/>
              <w:right w:val="single" w:sz="6" w:space="0" w:color="000000"/>
            </w:tcBorders>
            <w:shd w:val="clear" w:color="auto" w:fill="auto"/>
            <w:tcMar>
              <w:top w:w="0" w:type="dxa"/>
              <w:left w:w="149" w:type="dxa"/>
              <w:bottom w:w="0" w:type="dxa"/>
              <w:right w:w="149" w:type="dxa"/>
            </w:tcMar>
            <w:hideMark/>
          </w:tcPr>
          <w:p w:rsidR="00F61C12" w:rsidRPr="00A5746B" w:rsidRDefault="00F61C12" w:rsidP="00F61C12">
            <w:pPr>
              <w:pStyle w:val="formattext0"/>
              <w:spacing w:before="0" w:beforeAutospacing="0" w:after="0" w:afterAutospacing="0"/>
              <w:ind w:firstLine="0"/>
              <w:jc w:val="center"/>
              <w:textAlignment w:val="baseline"/>
            </w:pPr>
            <w:r w:rsidRPr="00A5746B">
              <w:t>Год</w:t>
            </w:r>
          </w:p>
        </w:tc>
        <w:tc>
          <w:tcPr>
            <w:tcW w:w="1844" w:type="dxa"/>
            <w:tcBorders>
              <w:top w:val="single" w:sz="6" w:space="0" w:color="000000"/>
              <w:left w:val="single" w:sz="6" w:space="0" w:color="000000"/>
              <w:bottom w:val="nil"/>
              <w:right w:val="single" w:sz="6" w:space="0" w:color="000000"/>
            </w:tcBorders>
            <w:shd w:val="clear" w:color="auto" w:fill="auto"/>
            <w:tcMar>
              <w:top w:w="0" w:type="dxa"/>
              <w:left w:w="149" w:type="dxa"/>
              <w:bottom w:w="0" w:type="dxa"/>
              <w:right w:w="149" w:type="dxa"/>
            </w:tcMar>
            <w:hideMark/>
          </w:tcPr>
          <w:p w:rsidR="00F61C12" w:rsidRPr="00A5746B" w:rsidRDefault="00F61C12" w:rsidP="00F61C12">
            <w:pPr>
              <w:pStyle w:val="formattext0"/>
              <w:spacing w:before="0" w:beforeAutospacing="0" w:after="0" w:afterAutospacing="0"/>
              <w:ind w:firstLine="0"/>
              <w:jc w:val="center"/>
              <w:textAlignment w:val="baseline"/>
            </w:pPr>
            <w:r w:rsidRPr="00A5746B">
              <w:t>Величина т</w:t>
            </w:r>
            <w:r w:rsidRPr="00A5746B">
              <w:t>а</w:t>
            </w:r>
            <w:r w:rsidRPr="00A5746B">
              <w:t>рифа, без НДС</w:t>
            </w:r>
          </w:p>
        </w:tc>
      </w:tr>
      <w:tr w:rsidR="00F61C12" w:rsidRPr="00A5746B" w:rsidTr="00F61C12">
        <w:tc>
          <w:tcPr>
            <w:tcW w:w="679" w:type="dxa"/>
            <w:vMerge w:val="restart"/>
            <w:tcBorders>
              <w:top w:val="single" w:sz="6" w:space="0" w:color="000000"/>
              <w:left w:val="single" w:sz="6" w:space="0" w:color="000000"/>
              <w:right w:val="single" w:sz="6" w:space="0" w:color="000000"/>
            </w:tcBorders>
            <w:shd w:val="clear" w:color="auto" w:fill="auto"/>
            <w:tcMar>
              <w:top w:w="0" w:type="dxa"/>
              <w:left w:w="149" w:type="dxa"/>
              <w:bottom w:w="0" w:type="dxa"/>
              <w:right w:w="149" w:type="dxa"/>
            </w:tcMar>
            <w:hideMark/>
          </w:tcPr>
          <w:p w:rsidR="00F61C12" w:rsidRPr="00A5746B" w:rsidRDefault="00F61C12" w:rsidP="00F61C12">
            <w:pPr>
              <w:pStyle w:val="formattext0"/>
              <w:spacing w:before="0" w:beforeAutospacing="0" w:after="0" w:afterAutospacing="0"/>
              <w:ind w:firstLine="0"/>
              <w:jc w:val="center"/>
              <w:textAlignment w:val="baseline"/>
            </w:pPr>
            <w:r w:rsidRPr="00A5746B">
              <w:t>1</w:t>
            </w:r>
          </w:p>
        </w:tc>
        <w:tc>
          <w:tcPr>
            <w:tcW w:w="2642" w:type="dxa"/>
            <w:vMerge w:val="restart"/>
            <w:tcBorders>
              <w:top w:val="single" w:sz="6" w:space="0" w:color="000000"/>
              <w:left w:val="single" w:sz="6" w:space="0" w:color="000000"/>
              <w:right w:val="single" w:sz="6" w:space="0" w:color="000000"/>
            </w:tcBorders>
            <w:shd w:val="clear" w:color="auto" w:fill="auto"/>
            <w:tcMar>
              <w:top w:w="0" w:type="dxa"/>
              <w:left w:w="149" w:type="dxa"/>
              <w:bottom w:w="0" w:type="dxa"/>
              <w:right w:w="149" w:type="dxa"/>
            </w:tcMar>
            <w:hideMark/>
          </w:tcPr>
          <w:p w:rsidR="00F61C12" w:rsidRPr="00A5746B" w:rsidRDefault="00F61C12" w:rsidP="00F61C12">
            <w:pPr>
              <w:pStyle w:val="formattext0"/>
              <w:spacing w:before="0" w:beforeAutospacing="0" w:after="0" w:afterAutospacing="0"/>
              <w:ind w:firstLine="0"/>
              <w:jc w:val="center"/>
              <w:textAlignment w:val="baseline"/>
            </w:pPr>
            <w:r w:rsidRPr="00A5746B">
              <w:t>ООО "Яр Энерго"</w:t>
            </w:r>
          </w:p>
          <w:p w:rsidR="00F61C12" w:rsidRPr="00A5746B" w:rsidRDefault="00F61C12" w:rsidP="00F61C12">
            <w:pPr>
              <w:pStyle w:val="formattext0"/>
              <w:spacing w:before="0" w:beforeAutospacing="0" w:after="0" w:afterAutospacing="0"/>
              <w:ind w:firstLine="0"/>
              <w:jc w:val="center"/>
              <w:textAlignment w:val="baseline"/>
            </w:pPr>
            <w:r w:rsidRPr="00A5746B">
              <w:t>(системы теплосна</w:t>
            </w:r>
            <w:r w:rsidRPr="00A5746B">
              <w:t>б</w:t>
            </w:r>
            <w:r w:rsidRPr="00A5746B">
              <w:t>жения, расположе</w:t>
            </w:r>
            <w:r w:rsidRPr="00A5746B">
              <w:t>н</w:t>
            </w:r>
            <w:r w:rsidRPr="00A5746B">
              <w:t>ные в муниципальном образовании "Мун</w:t>
            </w:r>
            <w:r w:rsidRPr="00A5746B">
              <w:t>и</w:t>
            </w:r>
            <w:r w:rsidRPr="00A5746B">
              <w:t>ципальный округ Я</w:t>
            </w:r>
            <w:r w:rsidRPr="00A5746B">
              <w:t>р</w:t>
            </w:r>
            <w:r w:rsidRPr="00A5746B">
              <w:t>ский район Удмур</w:t>
            </w:r>
            <w:r w:rsidRPr="00A5746B">
              <w:t>т</w:t>
            </w:r>
            <w:r w:rsidRPr="00A5746B">
              <w:t>ской Республики" от котельных по адресам: п. Яр, ул. Школьная, 6а, ул. Флора Васил</w:t>
            </w:r>
            <w:r w:rsidRPr="00A5746B">
              <w:t>ь</w:t>
            </w:r>
            <w:r w:rsidRPr="00A5746B">
              <w:t>ева, 6а, ул. Флора В</w:t>
            </w:r>
            <w:r w:rsidRPr="00A5746B">
              <w:t>а</w:t>
            </w:r>
            <w:r w:rsidRPr="00A5746B">
              <w:t>сильева, 29а, ул. В</w:t>
            </w:r>
            <w:r w:rsidRPr="00A5746B">
              <w:t>о</w:t>
            </w:r>
            <w:r w:rsidRPr="00A5746B">
              <w:t>рошилова, 10ж, ул. Советская, 1, ул. Во</w:t>
            </w:r>
            <w:r w:rsidRPr="00A5746B">
              <w:t>к</w:t>
            </w:r>
            <w:r w:rsidRPr="00A5746B">
              <w:t>зальная, 21б, ул. Гор</w:t>
            </w:r>
            <w:r w:rsidRPr="00A5746B">
              <w:t>ь</w:t>
            </w:r>
            <w:r w:rsidRPr="00A5746B">
              <w:t>кого, 23, д. Ворца, с. Укан, с. Дизьмино, ул. Школьная, 26а, с. П</w:t>
            </w:r>
            <w:r w:rsidRPr="00A5746B">
              <w:t>у</w:t>
            </w:r>
            <w:r w:rsidRPr="00A5746B">
              <w:t>дем, ул. Гагарина, 2а, д. Бармашур, д. Зю</w:t>
            </w:r>
            <w:r w:rsidRPr="00A5746B">
              <w:t>и</w:t>
            </w:r>
            <w:r w:rsidRPr="00A5746B">
              <w:t>но, д. Бачумово)</w:t>
            </w:r>
          </w:p>
        </w:tc>
        <w:tc>
          <w:tcPr>
            <w:tcW w:w="7028" w:type="dxa"/>
            <w:gridSpan w:val="3"/>
            <w:tcBorders>
              <w:top w:val="single" w:sz="6" w:space="0" w:color="000000"/>
              <w:left w:val="single" w:sz="6" w:space="0" w:color="000000"/>
              <w:bottom w:val="single" w:sz="6" w:space="0" w:color="000000"/>
              <w:right w:val="single" w:sz="4" w:space="0" w:color="auto"/>
            </w:tcBorders>
            <w:shd w:val="clear" w:color="auto" w:fill="auto"/>
            <w:tcMar>
              <w:top w:w="0" w:type="dxa"/>
              <w:left w:w="149" w:type="dxa"/>
              <w:bottom w:w="0" w:type="dxa"/>
              <w:right w:w="149" w:type="dxa"/>
            </w:tcMar>
            <w:hideMark/>
          </w:tcPr>
          <w:p w:rsidR="00F61C12" w:rsidRPr="00A5746B" w:rsidRDefault="00F61C12" w:rsidP="00F61C12">
            <w:pPr>
              <w:pStyle w:val="formattext0"/>
              <w:spacing w:before="0" w:beforeAutospacing="0" w:after="0" w:afterAutospacing="0"/>
              <w:ind w:firstLine="0"/>
              <w:jc w:val="center"/>
              <w:textAlignment w:val="baseline"/>
            </w:pPr>
            <w:r w:rsidRPr="00A5746B">
              <w:t>Для потребителей в случае отсутствия дифференциации тарифов по схеме подключения</w:t>
            </w:r>
          </w:p>
        </w:tc>
      </w:tr>
      <w:tr w:rsidR="00F61C12" w:rsidRPr="00A5746B" w:rsidTr="00F61C12">
        <w:tc>
          <w:tcPr>
            <w:tcW w:w="679" w:type="dxa"/>
            <w:vMerge/>
            <w:tcBorders>
              <w:left w:val="single" w:sz="6" w:space="0" w:color="000000"/>
              <w:right w:val="single" w:sz="6" w:space="0" w:color="000000"/>
            </w:tcBorders>
            <w:shd w:val="clear" w:color="auto" w:fill="auto"/>
            <w:tcMar>
              <w:top w:w="0" w:type="dxa"/>
              <w:left w:w="149" w:type="dxa"/>
              <w:bottom w:w="0" w:type="dxa"/>
              <w:right w:w="149" w:type="dxa"/>
            </w:tcMar>
            <w:hideMark/>
          </w:tcPr>
          <w:p w:rsidR="00F61C12" w:rsidRPr="00A5746B" w:rsidRDefault="00F61C12" w:rsidP="00F61C12">
            <w:pPr>
              <w:rPr>
                <w:szCs w:val="24"/>
              </w:rPr>
            </w:pPr>
          </w:p>
        </w:tc>
        <w:tc>
          <w:tcPr>
            <w:tcW w:w="2642" w:type="dxa"/>
            <w:vMerge/>
            <w:tcBorders>
              <w:left w:val="single" w:sz="6" w:space="0" w:color="000000"/>
              <w:right w:val="single" w:sz="6" w:space="0" w:color="000000"/>
            </w:tcBorders>
            <w:shd w:val="clear" w:color="auto" w:fill="auto"/>
            <w:tcMar>
              <w:top w:w="0" w:type="dxa"/>
              <w:left w:w="149" w:type="dxa"/>
              <w:bottom w:w="0" w:type="dxa"/>
              <w:right w:w="149" w:type="dxa"/>
            </w:tcMar>
            <w:hideMark/>
          </w:tcPr>
          <w:p w:rsidR="00F61C12" w:rsidRPr="00A5746B" w:rsidRDefault="00F61C12" w:rsidP="00F61C12">
            <w:pPr>
              <w:rPr>
                <w:szCs w:val="24"/>
              </w:rPr>
            </w:pPr>
          </w:p>
        </w:tc>
        <w:tc>
          <w:tcPr>
            <w:tcW w:w="2070" w:type="dxa"/>
            <w:vMerge w:val="restart"/>
            <w:tcBorders>
              <w:top w:val="single" w:sz="6" w:space="0" w:color="000000"/>
              <w:left w:val="single" w:sz="6" w:space="0" w:color="000000"/>
              <w:right w:val="single" w:sz="6" w:space="0" w:color="000000"/>
            </w:tcBorders>
            <w:shd w:val="clear" w:color="auto" w:fill="auto"/>
            <w:tcMar>
              <w:top w:w="0" w:type="dxa"/>
              <w:left w:w="149" w:type="dxa"/>
              <w:bottom w:w="0" w:type="dxa"/>
              <w:right w:w="149" w:type="dxa"/>
            </w:tcMar>
            <w:hideMark/>
          </w:tcPr>
          <w:p w:rsidR="00F61C12" w:rsidRPr="00A5746B" w:rsidRDefault="00F61C12" w:rsidP="00F61C12">
            <w:pPr>
              <w:pStyle w:val="formattext0"/>
              <w:spacing w:before="0" w:beforeAutospacing="0" w:after="0" w:afterAutospacing="0"/>
              <w:ind w:firstLine="0"/>
              <w:jc w:val="center"/>
              <w:textAlignment w:val="baseline"/>
            </w:pPr>
            <w:r w:rsidRPr="00A5746B">
              <w:t>Одноставочный, руб./Гкал</w:t>
            </w:r>
          </w:p>
        </w:tc>
        <w:tc>
          <w:tcPr>
            <w:tcW w:w="311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F61C12" w:rsidRPr="00A5746B" w:rsidRDefault="00F61C12" w:rsidP="00F61C12">
            <w:pPr>
              <w:pStyle w:val="formattext0"/>
              <w:spacing w:before="0" w:beforeAutospacing="0" w:after="0" w:afterAutospacing="0"/>
              <w:ind w:firstLine="0"/>
              <w:jc w:val="center"/>
              <w:textAlignment w:val="baseline"/>
            </w:pPr>
            <w:r w:rsidRPr="00A5746B">
              <w:t>с 01.01.2019 по 30.06.2019</w:t>
            </w:r>
          </w:p>
        </w:tc>
        <w:tc>
          <w:tcPr>
            <w:tcW w:w="184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F61C12" w:rsidRPr="00A5746B" w:rsidRDefault="00F61C12" w:rsidP="00F61C12">
            <w:pPr>
              <w:pStyle w:val="formattext0"/>
              <w:spacing w:before="0" w:beforeAutospacing="0" w:after="0" w:afterAutospacing="0"/>
              <w:ind w:firstLine="0"/>
              <w:jc w:val="center"/>
              <w:textAlignment w:val="baseline"/>
            </w:pPr>
            <w:r w:rsidRPr="00A5746B">
              <w:t>1936,59</w:t>
            </w:r>
          </w:p>
        </w:tc>
      </w:tr>
      <w:tr w:rsidR="00F61C12" w:rsidRPr="00A5746B" w:rsidTr="00F61C12">
        <w:tc>
          <w:tcPr>
            <w:tcW w:w="679" w:type="dxa"/>
            <w:vMerge/>
            <w:tcBorders>
              <w:left w:val="single" w:sz="6" w:space="0" w:color="000000"/>
              <w:right w:val="single" w:sz="6" w:space="0" w:color="000000"/>
            </w:tcBorders>
            <w:shd w:val="clear" w:color="auto" w:fill="auto"/>
            <w:tcMar>
              <w:top w:w="0" w:type="dxa"/>
              <w:left w:w="149" w:type="dxa"/>
              <w:bottom w:w="0" w:type="dxa"/>
              <w:right w:w="149" w:type="dxa"/>
            </w:tcMar>
            <w:hideMark/>
          </w:tcPr>
          <w:p w:rsidR="00F61C12" w:rsidRPr="00A5746B" w:rsidRDefault="00F61C12" w:rsidP="00F61C12">
            <w:pPr>
              <w:rPr>
                <w:szCs w:val="24"/>
              </w:rPr>
            </w:pPr>
          </w:p>
        </w:tc>
        <w:tc>
          <w:tcPr>
            <w:tcW w:w="2642" w:type="dxa"/>
            <w:vMerge/>
            <w:tcBorders>
              <w:left w:val="single" w:sz="6" w:space="0" w:color="000000"/>
              <w:right w:val="single" w:sz="6" w:space="0" w:color="000000"/>
            </w:tcBorders>
            <w:shd w:val="clear" w:color="auto" w:fill="auto"/>
            <w:tcMar>
              <w:top w:w="0" w:type="dxa"/>
              <w:left w:w="149" w:type="dxa"/>
              <w:bottom w:w="0" w:type="dxa"/>
              <w:right w:w="149" w:type="dxa"/>
            </w:tcMar>
            <w:hideMark/>
          </w:tcPr>
          <w:p w:rsidR="00F61C12" w:rsidRPr="00A5746B" w:rsidRDefault="00F61C12" w:rsidP="00F61C12">
            <w:pPr>
              <w:rPr>
                <w:szCs w:val="24"/>
              </w:rPr>
            </w:pPr>
          </w:p>
        </w:tc>
        <w:tc>
          <w:tcPr>
            <w:tcW w:w="2070" w:type="dxa"/>
            <w:vMerge/>
            <w:tcBorders>
              <w:left w:val="single" w:sz="6" w:space="0" w:color="000000"/>
              <w:right w:val="single" w:sz="6" w:space="0" w:color="000000"/>
            </w:tcBorders>
            <w:shd w:val="clear" w:color="auto" w:fill="auto"/>
            <w:tcMar>
              <w:top w:w="0" w:type="dxa"/>
              <w:left w:w="149" w:type="dxa"/>
              <w:bottom w:w="0" w:type="dxa"/>
              <w:right w:w="149" w:type="dxa"/>
            </w:tcMar>
            <w:hideMark/>
          </w:tcPr>
          <w:p w:rsidR="00F61C12" w:rsidRPr="00A5746B" w:rsidRDefault="00F61C12" w:rsidP="00F61C12">
            <w:pPr>
              <w:rPr>
                <w:szCs w:val="24"/>
              </w:rPr>
            </w:pPr>
          </w:p>
        </w:tc>
        <w:tc>
          <w:tcPr>
            <w:tcW w:w="311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F61C12" w:rsidRPr="00A5746B" w:rsidRDefault="00F61C12" w:rsidP="00F61C12">
            <w:pPr>
              <w:pStyle w:val="formattext0"/>
              <w:spacing w:before="0" w:beforeAutospacing="0" w:after="0" w:afterAutospacing="0"/>
              <w:ind w:firstLine="0"/>
              <w:jc w:val="center"/>
              <w:textAlignment w:val="baseline"/>
            </w:pPr>
            <w:r w:rsidRPr="00A5746B">
              <w:t>с 01.07.2019 по 31.12.2019</w:t>
            </w:r>
          </w:p>
        </w:tc>
        <w:tc>
          <w:tcPr>
            <w:tcW w:w="184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F61C12" w:rsidRPr="00A5746B" w:rsidRDefault="00F61C12" w:rsidP="00F61C12">
            <w:pPr>
              <w:pStyle w:val="formattext0"/>
              <w:spacing w:before="0" w:beforeAutospacing="0" w:after="0" w:afterAutospacing="0"/>
              <w:ind w:firstLine="0"/>
              <w:jc w:val="center"/>
              <w:textAlignment w:val="baseline"/>
            </w:pPr>
            <w:r w:rsidRPr="00A5746B">
              <w:t>1975,32</w:t>
            </w:r>
          </w:p>
        </w:tc>
      </w:tr>
      <w:tr w:rsidR="00F61C12" w:rsidRPr="00A5746B" w:rsidTr="00F61C12">
        <w:tc>
          <w:tcPr>
            <w:tcW w:w="679" w:type="dxa"/>
            <w:vMerge/>
            <w:tcBorders>
              <w:left w:val="single" w:sz="6" w:space="0" w:color="000000"/>
              <w:right w:val="single" w:sz="6" w:space="0" w:color="000000"/>
            </w:tcBorders>
            <w:shd w:val="clear" w:color="auto" w:fill="auto"/>
            <w:tcMar>
              <w:top w:w="0" w:type="dxa"/>
              <w:left w:w="149" w:type="dxa"/>
              <w:bottom w:w="0" w:type="dxa"/>
              <w:right w:w="149" w:type="dxa"/>
            </w:tcMar>
            <w:hideMark/>
          </w:tcPr>
          <w:p w:rsidR="00F61C12" w:rsidRPr="00A5746B" w:rsidRDefault="00F61C12" w:rsidP="00F61C12">
            <w:pPr>
              <w:rPr>
                <w:szCs w:val="24"/>
              </w:rPr>
            </w:pPr>
          </w:p>
        </w:tc>
        <w:tc>
          <w:tcPr>
            <w:tcW w:w="2642" w:type="dxa"/>
            <w:vMerge/>
            <w:tcBorders>
              <w:left w:val="single" w:sz="6" w:space="0" w:color="000000"/>
              <w:right w:val="single" w:sz="6" w:space="0" w:color="000000"/>
            </w:tcBorders>
            <w:shd w:val="clear" w:color="auto" w:fill="auto"/>
            <w:tcMar>
              <w:top w:w="0" w:type="dxa"/>
              <w:left w:w="149" w:type="dxa"/>
              <w:bottom w:w="0" w:type="dxa"/>
              <w:right w:w="149" w:type="dxa"/>
            </w:tcMar>
            <w:hideMark/>
          </w:tcPr>
          <w:p w:rsidR="00F61C12" w:rsidRPr="00A5746B" w:rsidRDefault="00F61C12" w:rsidP="00F61C12">
            <w:pPr>
              <w:rPr>
                <w:szCs w:val="24"/>
              </w:rPr>
            </w:pPr>
          </w:p>
        </w:tc>
        <w:tc>
          <w:tcPr>
            <w:tcW w:w="2070" w:type="dxa"/>
            <w:vMerge/>
            <w:tcBorders>
              <w:left w:val="single" w:sz="6" w:space="0" w:color="000000"/>
              <w:right w:val="single" w:sz="6" w:space="0" w:color="000000"/>
            </w:tcBorders>
            <w:shd w:val="clear" w:color="auto" w:fill="auto"/>
            <w:tcMar>
              <w:top w:w="0" w:type="dxa"/>
              <w:left w:w="149" w:type="dxa"/>
              <w:bottom w:w="0" w:type="dxa"/>
              <w:right w:w="149" w:type="dxa"/>
            </w:tcMar>
            <w:hideMark/>
          </w:tcPr>
          <w:p w:rsidR="00F61C12" w:rsidRPr="00A5746B" w:rsidRDefault="00F61C12" w:rsidP="00F61C12">
            <w:pPr>
              <w:rPr>
                <w:szCs w:val="24"/>
              </w:rPr>
            </w:pPr>
          </w:p>
        </w:tc>
        <w:tc>
          <w:tcPr>
            <w:tcW w:w="311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F61C12" w:rsidRPr="00A5746B" w:rsidRDefault="00F61C12" w:rsidP="00F61C12">
            <w:pPr>
              <w:pStyle w:val="formattext0"/>
              <w:spacing w:before="0" w:beforeAutospacing="0" w:after="0" w:afterAutospacing="0"/>
              <w:ind w:firstLine="0"/>
              <w:jc w:val="center"/>
              <w:textAlignment w:val="baseline"/>
            </w:pPr>
            <w:r w:rsidRPr="00A5746B">
              <w:t>с 01.01.2020 по 30.06.2020</w:t>
            </w:r>
          </w:p>
        </w:tc>
        <w:tc>
          <w:tcPr>
            <w:tcW w:w="184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F61C12" w:rsidRPr="00A5746B" w:rsidRDefault="00F61C12" w:rsidP="00F61C12">
            <w:pPr>
              <w:pStyle w:val="formattext0"/>
              <w:spacing w:before="0" w:beforeAutospacing="0" w:after="0" w:afterAutospacing="0"/>
              <w:ind w:firstLine="0"/>
              <w:jc w:val="center"/>
              <w:textAlignment w:val="baseline"/>
            </w:pPr>
            <w:r w:rsidRPr="00A5746B">
              <w:t>1975,32</w:t>
            </w:r>
          </w:p>
        </w:tc>
      </w:tr>
      <w:tr w:rsidR="00F61C12" w:rsidRPr="00A5746B" w:rsidTr="00F61C12">
        <w:tc>
          <w:tcPr>
            <w:tcW w:w="679" w:type="dxa"/>
            <w:vMerge/>
            <w:tcBorders>
              <w:left w:val="single" w:sz="6" w:space="0" w:color="000000"/>
              <w:right w:val="single" w:sz="6" w:space="0" w:color="000000"/>
            </w:tcBorders>
            <w:shd w:val="clear" w:color="auto" w:fill="auto"/>
            <w:tcMar>
              <w:top w:w="0" w:type="dxa"/>
              <w:left w:w="149" w:type="dxa"/>
              <w:bottom w:w="0" w:type="dxa"/>
              <w:right w:w="149" w:type="dxa"/>
            </w:tcMar>
            <w:hideMark/>
          </w:tcPr>
          <w:p w:rsidR="00F61C12" w:rsidRPr="00A5746B" w:rsidRDefault="00F61C12" w:rsidP="00F61C12">
            <w:pPr>
              <w:rPr>
                <w:szCs w:val="24"/>
              </w:rPr>
            </w:pPr>
          </w:p>
        </w:tc>
        <w:tc>
          <w:tcPr>
            <w:tcW w:w="2642" w:type="dxa"/>
            <w:vMerge/>
            <w:tcBorders>
              <w:left w:val="single" w:sz="6" w:space="0" w:color="000000"/>
              <w:right w:val="single" w:sz="6" w:space="0" w:color="000000"/>
            </w:tcBorders>
            <w:shd w:val="clear" w:color="auto" w:fill="auto"/>
            <w:tcMar>
              <w:top w:w="0" w:type="dxa"/>
              <w:left w:w="149" w:type="dxa"/>
              <w:bottom w:w="0" w:type="dxa"/>
              <w:right w:w="149" w:type="dxa"/>
            </w:tcMar>
            <w:hideMark/>
          </w:tcPr>
          <w:p w:rsidR="00F61C12" w:rsidRPr="00A5746B" w:rsidRDefault="00F61C12" w:rsidP="00F61C12">
            <w:pPr>
              <w:rPr>
                <w:szCs w:val="24"/>
              </w:rPr>
            </w:pPr>
          </w:p>
        </w:tc>
        <w:tc>
          <w:tcPr>
            <w:tcW w:w="2070" w:type="dxa"/>
            <w:vMerge/>
            <w:tcBorders>
              <w:left w:val="single" w:sz="6" w:space="0" w:color="000000"/>
              <w:right w:val="single" w:sz="6" w:space="0" w:color="000000"/>
            </w:tcBorders>
            <w:shd w:val="clear" w:color="auto" w:fill="auto"/>
            <w:tcMar>
              <w:top w:w="0" w:type="dxa"/>
              <w:left w:w="149" w:type="dxa"/>
              <w:bottom w:w="0" w:type="dxa"/>
              <w:right w:w="149" w:type="dxa"/>
            </w:tcMar>
            <w:hideMark/>
          </w:tcPr>
          <w:p w:rsidR="00F61C12" w:rsidRPr="00A5746B" w:rsidRDefault="00F61C12" w:rsidP="00F61C12">
            <w:pPr>
              <w:rPr>
                <w:szCs w:val="24"/>
              </w:rPr>
            </w:pPr>
          </w:p>
        </w:tc>
        <w:tc>
          <w:tcPr>
            <w:tcW w:w="311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F61C12" w:rsidRPr="00A5746B" w:rsidRDefault="00F61C12" w:rsidP="00F61C12">
            <w:pPr>
              <w:pStyle w:val="formattext0"/>
              <w:spacing w:before="0" w:beforeAutospacing="0" w:after="0" w:afterAutospacing="0"/>
              <w:ind w:firstLine="0"/>
              <w:jc w:val="center"/>
              <w:textAlignment w:val="baseline"/>
            </w:pPr>
            <w:r w:rsidRPr="00A5746B">
              <w:t>с 01.07.2020 по 31.12.2020</w:t>
            </w:r>
          </w:p>
        </w:tc>
        <w:tc>
          <w:tcPr>
            <w:tcW w:w="184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F61C12" w:rsidRPr="00A5746B" w:rsidRDefault="00F61C12" w:rsidP="00F61C12">
            <w:pPr>
              <w:pStyle w:val="formattext0"/>
              <w:spacing w:before="0" w:beforeAutospacing="0" w:after="0" w:afterAutospacing="0"/>
              <w:ind w:firstLine="0"/>
              <w:jc w:val="center"/>
              <w:textAlignment w:val="baseline"/>
            </w:pPr>
            <w:r w:rsidRPr="00A5746B">
              <w:t>2053,28</w:t>
            </w:r>
          </w:p>
        </w:tc>
      </w:tr>
      <w:tr w:rsidR="00F61C12" w:rsidRPr="00A5746B" w:rsidTr="00F61C12">
        <w:tc>
          <w:tcPr>
            <w:tcW w:w="679" w:type="dxa"/>
            <w:vMerge/>
            <w:tcBorders>
              <w:left w:val="single" w:sz="6" w:space="0" w:color="000000"/>
              <w:right w:val="single" w:sz="6" w:space="0" w:color="000000"/>
            </w:tcBorders>
            <w:shd w:val="clear" w:color="auto" w:fill="auto"/>
            <w:tcMar>
              <w:top w:w="0" w:type="dxa"/>
              <w:left w:w="149" w:type="dxa"/>
              <w:bottom w:w="0" w:type="dxa"/>
              <w:right w:w="149" w:type="dxa"/>
            </w:tcMar>
            <w:hideMark/>
          </w:tcPr>
          <w:p w:rsidR="00F61C12" w:rsidRPr="00A5746B" w:rsidRDefault="00F61C12" w:rsidP="00F61C12">
            <w:pPr>
              <w:rPr>
                <w:szCs w:val="24"/>
              </w:rPr>
            </w:pPr>
          </w:p>
        </w:tc>
        <w:tc>
          <w:tcPr>
            <w:tcW w:w="2642" w:type="dxa"/>
            <w:vMerge/>
            <w:tcBorders>
              <w:left w:val="single" w:sz="6" w:space="0" w:color="000000"/>
              <w:right w:val="single" w:sz="6" w:space="0" w:color="000000"/>
            </w:tcBorders>
            <w:shd w:val="clear" w:color="auto" w:fill="auto"/>
            <w:tcMar>
              <w:top w:w="0" w:type="dxa"/>
              <w:left w:w="149" w:type="dxa"/>
              <w:bottom w:w="0" w:type="dxa"/>
              <w:right w:w="149" w:type="dxa"/>
            </w:tcMar>
            <w:hideMark/>
          </w:tcPr>
          <w:p w:rsidR="00F61C12" w:rsidRPr="00A5746B" w:rsidRDefault="00F61C12" w:rsidP="00F61C12">
            <w:pPr>
              <w:rPr>
                <w:szCs w:val="24"/>
              </w:rPr>
            </w:pPr>
          </w:p>
        </w:tc>
        <w:tc>
          <w:tcPr>
            <w:tcW w:w="2070" w:type="dxa"/>
            <w:vMerge/>
            <w:tcBorders>
              <w:left w:val="single" w:sz="6" w:space="0" w:color="000000"/>
              <w:right w:val="single" w:sz="6" w:space="0" w:color="000000"/>
            </w:tcBorders>
            <w:shd w:val="clear" w:color="auto" w:fill="auto"/>
            <w:tcMar>
              <w:top w:w="0" w:type="dxa"/>
              <w:left w:w="149" w:type="dxa"/>
              <w:bottom w:w="0" w:type="dxa"/>
              <w:right w:w="149" w:type="dxa"/>
            </w:tcMar>
            <w:hideMark/>
          </w:tcPr>
          <w:p w:rsidR="00F61C12" w:rsidRPr="00A5746B" w:rsidRDefault="00F61C12" w:rsidP="00F61C12">
            <w:pPr>
              <w:rPr>
                <w:szCs w:val="24"/>
              </w:rPr>
            </w:pPr>
          </w:p>
        </w:tc>
        <w:tc>
          <w:tcPr>
            <w:tcW w:w="311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F61C12" w:rsidRPr="00A5746B" w:rsidRDefault="00F61C12" w:rsidP="00F61C12">
            <w:pPr>
              <w:pStyle w:val="formattext0"/>
              <w:spacing w:before="0" w:beforeAutospacing="0" w:after="0" w:afterAutospacing="0"/>
              <w:ind w:firstLine="0"/>
              <w:jc w:val="center"/>
              <w:textAlignment w:val="baseline"/>
            </w:pPr>
            <w:r w:rsidRPr="00A5746B">
              <w:t>с 01.01.2021 по 30.06.2021</w:t>
            </w:r>
          </w:p>
        </w:tc>
        <w:tc>
          <w:tcPr>
            <w:tcW w:w="184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F61C12" w:rsidRPr="00A5746B" w:rsidRDefault="00F61C12" w:rsidP="00F61C12">
            <w:pPr>
              <w:pStyle w:val="formattext0"/>
              <w:spacing w:before="0" w:beforeAutospacing="0" w:after="0" w:afterAutospacing="0"/>
              <w:ind w:firstLine="0"/>
              <w:jc w:val="center"/>
              <w:textAlignment w:val="baseline"/>
            </w:pPr>
            <w:r w:rsidRPr="00A5746B">
              <w:t>1991,68</w:t>
            </w:r>
          </w:p>
        </w:tc>
      </w:tr>
      <w:tr w:rsidR="00F61C12" w:rsidRPr="00A5746B" w:rsidTr="00F61C12">
        <w:tc>
          <w:tcPr>
            <w:tcW w:w="679" w:type="dxa"/>
            <w:vMerge/>
            <w:tcBorders>
              <w:left w:val="single" w:sz="6" w:space="0" w:color="000000"/>
              <w:right w:val="single" w:sz="6" w:space="0" w:color="000000"/>
            </w:tcBorders>
            <w:shd w:val="clear" w:color="auto" w:fill="auto"/>
            <w:tcMar>
              <w:top w:w="0" w:type="dxa"/>
              <w:left w:w="149" w:type="dxa"/>
              <w:bottom w:w="0" w:type="dxa"/>
              <w:right w:w="149" w:type="dxa"/>
            </w:tcMar>
            <w:hideMark/>
          </w:tcPr>
          <w:p w:rsidR="00F61C12" w:rsidRPr="00A5746B" w:rsidRDefault="00F61C12" w:rsidP="00F61C12">
            <w:pPr>
              <w:rPr>
                <w:szCs w:val="24"/>
              </w:rPr>
            </w:pPr>
          </w:p>
        </w:tc>
        <w:tc>
          <w:tcPr>
            <w:tcW w:w="2642" w:type="dxa"/>
            <w:vMerge/>
            <w:tcBorders>
              <w:left w:val="single" w:sz="6" w:space="0" w:color="000000"/>
              <w:right w:val="single" w:sz="6" w:space="0" w:color="000000"/>
            </w:tcBorders>
            <w:shd w:val="clear" w:color="auto" w:fill="auto"/>
            <w:tcMar>
              <w:top w:w="0" w:type="dxa"/>
              <w:left w:w="149" w:type="dxa"/>
              <w:bottom w:w="0" w:type="dxa"/>
              <w:right w:w="149" w:type="dxa"/>
            </w:tcMar>
            <w:hideMark/>
          </w:tcPr>
          <w:p w:rsidR="00F61C12" w:rsidRPr="00A5746B" w:rsidRDefault="00F61C12" w:rsidP="00F61C12">
            <w:pPr>
              <w:rPr>
                <w:szCs w:val="24"/>
              </w:rPr>
            </w:pPr>
          </w:p>
        </w:tc>
        <w:tc>
          <w:tcPr>
            <w:tcW w:w="2070" w:type="dxa"/>
            <w:vMerge/>
            <w:tcBorders>
              <w:left w:val="single" w:sz="6" w:space="0" w:color="000000"/>
              <w:right w:val="single" w:sz="6" w:space="0" w:color="000000"/>
            </w:tcBorders>
            <w:shd w:val="clear" w:color="auto" w:fill="auto"/>
            <w:tcMar>
              <w:top w:w="0" w:type="dxa"/>
              <w:left w:w="149" w:type="dxa"/>
              <w:bottom w:w="0" w:type="dxa"/>
              <w:right w:w="149" w:type="dxa"/>
            </w:tcMar>
            <w:hideMark/>
          </w:tcPr>
          <w:p w:rsidR="00F61C12" w:rsidRPr="00A5746B" w:rsidRDefault="00F61C12" w:rsidP="00F61C12">
            <w:pPr>
              <w:rPr>
                <w:szCs w:val="24"/>
              </w:rPr>
            </w:pPr>
          </w:p>
        </w:tc>
        <w:tc>
          <w:tcPr>
            <w:tcW w:w="311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F61C12" w:rsidRPr="00A5746B" w:rsidRDefault="00F61C12" w:rsidP="00F61C12">
            <w:pPr>
              <w:pStyle w:val="formattext0"/>
              <w:spacing w:before="0" w:beforeAutospacing="0" w:after="0" w:afterAutospacing="0"/>
              <w:ind w:firstLine="0"/>
              <w:jc w:val="center"/>
              <w:textAlignment w:val="baseline"/>
            </w:pPr>
            <w:r w:rsidRPr="00A5746B">
              <w:t>с 01.07.2021 по 31.12.2021</w:t>
            </w:r>
          </w:p>
        </w:tc>
        <w:tc>
          <w:tcPr>
            <w:tcW w:w="184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F61C12" w:rsidRPr="00A5746B" w:rsidRDefault="00F61C12" w:rsidP="00F61C12">
            <w:pPr>
              <w:pStyle w:val="formattext0"/>
              <w:spacing w:before="0" w:beforeAutospacing="0" w:after="0" w:afterAutospacing="0"/>
              <w:ind w:firstLine="0"/>
              <w:jc w:val="center"/>
              <w:textAlignment w:val="baseline"/>
            </w:pPr>
            <w:r w:rsidRPr="00A5746B">
              <w:t>2038,06</w:t>
            </w:r>
          </w:p>
        </w:tc>
      </w:tr>
      <w:tr w:rsidR="00F61C12" w:rsidRPr="00A5746B" w:rsidTr="00F61C12">
        <w:tc>
          <w:tcPr>
            <w:tcW w:w="679" w:type="dxa"/>
            <w:vMerge/>
            <w:tcBorders>
              <w:left w:val="single" w:sz="6" w:space="0" w:color="000000"/>
              <w:right w:val="single" w:sz="6" w:space="0" w:color="000000"/>
            </w:tcBorders>
            <w:shd w:val="clear" w:color="auto" w:fill="auto"/>
            <w:tcMar>
              <w:top w:w="0" w:type="dxa"/>
              <w:left w:w="149" w:type="dxa"/>
              <w:bottom w:w="0" w:type="dxa"/>
              <w:right w:w="149" w:type="dxa"/>
            </w:tcMar>
            <w:hideMark/>
          </w:tcPr>
          <w:p w:rsidR="00F61C12" w:rsidRPr="00A5746B" w:rsidRDefault="00F61C12" w:rsidP="00F61C12">
            <w:pPr>
              <w:rPr>
                <w:szCs w:val="24"/>
              </w:rPr>
            </w:pPr>
          </w:p>
        </w:tc>
        <w:tc>
          <w:tcPr>
            <w:tcW w:w="2642" w:type="dxa"/>
            <w:vMerge/>
            <w:tcBorders>
              <w:left w:val="single" w:sz="6" w:space="0" w:color="000000"/>
              <w:right w:val="single" w:sz="6" w:space="0" w:color="000000"/>
            </w:tcBorders>
            <w:shd w:val="clear" w:color="auto" w:fill="auto"/>
            <w:tcMar>
              <w:top w:w="0" w:type="dxa"/>
              <w:left w:w="149" w:type="dxa"/>
              <w:bottom w:w="0" w:type="dxa"/>
              <w:right w:w="149" w:type="dxa"/>
            </w:tcMar>
            <w:hideMark/>
          </w:tcPr>
          <w:p w:rsidR="00F61C12" w:rsidRPr="00A5746B" w:rsidRDefault="00F61C12" w:rsidP="00F61C12">
            <w:pPr>
              <w:rPr>
                <w:szCs w:val="24"/>
              </w:rPr>
            </w:pPr>
          </w:p>
        </w:tc>
        <w:tc>
          <w:tcPr>
            <w:tcW w:w="2070" w:type="dxa"/>
            <w:vMerge/>
            <w:tcBorders>
              <w:left w:val="single" w:sz="6" w:space="0" w:color="000000"/>
              <w:right w:val="single" w:sz="6" w:space="0" w:color="000000"/>
            </w:tcBorders>
            <w:shd w:val="clear" w:color="auto" w:fill="auto"/>
            <w:tcMar>
              <w:top w:w="0" w:type="dxa"/>
              <w:left w:w="149" w:type="dxa"/>
              <w:bottom w:w="0" w:type="dxa"/>
              <w:right w:w="149" w:type="dxa"/>
            </w:tcMar>
            <w:hideMark/>
          </w:tcPr>
          <w:p w:rsidR="00F61C12" w:rsidRPr="00A5746B" w:rsidRDefault="00F61C12" w:rsidP="00F61C12">
            <w:pPr>
              <w:rPr>
                <w:szCs w:val="24"/>
              </w:rPr>
            </w:pPr>
          </w:p>
        </w:tc>
        <w:tc>
          <w:tcPr>
            <w:tcW w:w="311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F61C12" w:rsidRPr="00A5746B" w:rsidRDefault="00F61C12" w:rsidP="00F61C12">
            <w:pPr>
              <w:pStyle w:val="formattext0"/>
              <w:spacing w:before="0" w:beforeAutospacing="0" w:after="0" w:afterAutospacing="0"/>
              <w:ind w:firstLine="0"/>
              <w:jc w:val="center"/>
              <w:textAlignment w:val="baseline"/>
            </w:pPr>
            <w:r w:rsidRPr="00A5746B">
              <w:t>с 01.01.2022 по 30.06.2022</w:t>
            </w:r>
          </w:p>
        </w:tc>
        <w:tc>
          <w:tcPr>
            <w:tcW w:w="184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F61C12" w:rsidRPr="00A5746B" w:rsidRDefault="00F61C12" w:rsidP="00F61C12">
            <w:pPr>
              <w:pStyle w:val="formattext0"/>
              <w:spacing w:before="0" w:beforeAutospacing="0" w:after="0" w:afterAutospacing="0"/>
              <w:ind w:firstLine="0"/>
              <w:jc w:val="center"/>
              <w:textAlignment w:val="baseline"/>
            </w:pPr>
            <w:r w:rsidRPr="00A5746B">
              <w:t>2038,06</w:t>
            </w:r>
          </w:p>
        </w:tc>
      </w:tr>
      <w:tr w:rsidR="00F61C12" w:rsidRPr="00A5746B" w:rsidTr="00F61C12">
        <w:tc>
          <w:tcPr>
            <w:tcW w:w="679" w:type="dxa"/>
            <w:vMerge/>
            <w:tcBorders>
              <w:left w:val="single" w:sz="6" w:space="0" w:color="000000"/>
              <w:right w:val="single" w:sz="6" w:space="0" w:color="000000"/>
            </w:tcBorders>
            <w:shd w:val="clear" w:color="auto" w:fill="auto"/>
            <w:tcMar>
              <w:top w:w="0" w:type="dxa"/>
              <w:left w:w="149" w:type="dxa"/>
              <w:bottom w:w="0" w:type="dxa"/>
              <w:right w:w="149" w:type="dxa"/>
            </w:tcMar>
            <w:hideMark/>
          </w:tcPr>
          <w:p w:rsidR="00F61C12" w:rsidRPr="00A5746B" w:rsidRDefault="00F61C12" w:rsidP="00F61C12">
            <w:pPr>
              <w:rPr>
                <w:szCs w:val="24"/>
              </w:rPr>
            </w:pPr>
          </w:p>
        </w:tc>
        <w:tc>
          <w:tcPr>
            <w:tcW w:w="2642" w:type="dxa"/>
            <w:vMerge/>
            <w:tcBorders>
              <w:left w:val="single" w:sz="6" w:space="0" w:color="000000"/>
              <w:right w:val="single" w:sz="6" w:space="0" w:color="000000"/>
            </w:tcBorders>
            <w:shd w:val="clear" w:color="auto" w:fill="auto"/>
            <w:tcMar>
              <w:top w:w="0" w:type="dxa"/>
              <w:left w:w="149" w:type="dxa"/>
              <w:bottom w:w="0" w:type="dxa"/>
              <w:right w:w="149" w:type="dxa"/>
            </w:tcMar>
            <w:hideMark/>
          </w:tcPr>
          <w:p w:rsidR="00F61C12" w:rsidRPr="00A5746B" w:rsidRDefault="00F61C12" w:rsidP="00F61C12">
            <w:pPr>
              <w:rPr>
                <w:szCs w:val="24"/>
              </w:rPr>
            </w:pPr>
          </w:p>
        </w:tc>
        <w:tc>
          <w:tcPr>
            <w:tcW w:w="2070" w:type="dxa"/>
            <w:vMerge/>
            <w:tcBorders>
              <w:left w:val="single" w:sz="6" w:space="0" w:color="000000"/>
              <w:right w:val="single" w:sz="6" w:space="0" w:color="000000"/>
            </w:tcBorders>
            <w:shd w:val="clear" w:color="auto" w:fill="auto"/>
            <w:tcMar>
              <w:top w:w="0" w:type="dxa"/>
              <w:left w:w="149" w:type="dxa"/>
              <w:bottom w:w="0" w:type="dxa"/>
              <w:right w:w="149" w:type="dxa"/>
            </w:tcMar>
            <w:hideMark/>
          </w:tcPr>
          <w:p w:rsidR="00F61C12" w:rsidRPr="00A5746B" w:rsidRDefault="00F61C12" w:rsidP="00F61C12">
            <w:pPr>
              <w:rPr>
                <w:szCs w:val="24"/>
              </w:rPr>
            </w:pPr>
          </w:p>
        </w:tc>
        <w:tc>
          <w:tcPr>
            <w:tcW w:w="311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F61C12" w:rsidRPr="00A5746B" w:rsidRDefault="00F61C12" w:rsidP="00F61C12">
            <w:pPr>
              <w:pStyle w:val="formattext0"/>
              <w:spacing w:before="0" w:beforeAutospacing="0" w:after="0" w:afterAutospacing="0"/>
              <w:ind w:firstLine="0"/>
              <w:jc w:val="center"/>
              <w:textAlignment w:val="baseline"/>
            </w:pPr>
            <w:r w:rsidRPr="00A5746B">
              <w:t>с 01.07.2022 по 31.12.2022</w:t>
            </w:r>
          </w:p>
        </w:tc>
        <w:tc>
          <w:tcPr>
            <w:tcW w:w="184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F61C12" w:rsidRPr="00A5746B" w:rsidRDefault="00F61C12" w:rsidP="00F61C12">
            <w:pPr>
              <w:pStyle w:val="formattext0"/>
              <w:spacing w:before="0" w:beforeAutospacing="0" w:after="0" w:afterAutospacing="0"/>
              <w:ind w:firstLine="0"/>
              <w:jc w:val="center"/>
              <w:textAlignment w:val="baseline"/>
            </w:pPr>
            <w:r w:rsidRPr="00A5746B">
              <w:t>2105,75</w:t>
            </w:r>
          </w:p>
        </w:tc>
      </w:tr>
      <w:tr w:rsidR="00F61C12" w:rsidRPr="00A5746B" w:rsidTr="00F61C12">
        <w:tc>
          <w:tcPr>
            <w:tcW w:w="679" w:type="dxa"/>
            <w:vMerge/>
            <w:tcBorders>
              <w:left w:val="single" w:sz="6" w:space="0" w:color="000000"/>
              <w:right w:val="single" w:sz="6" w:space="0" w:color="000000"/>
            </w:tcBorders>
            <w:shd w:val="clear" w:color="auto" w:fill="auto"/>
            <w:tcMar>
              <w:top w:w="0" w:type="dxa"/>
              <w:left w:w="149" w:type="dxa"/>
              <w:bottom w:w="0" w:type="dxa"/>
              <w:right w:w="149" w:type="dxa"/>
            </w:tcMar>
            <w:hideMark/>
          </w:tcPr>
          <w:p w:rsidR="00F61C12" w:rsidRPr="00A5746B" w:rsidRDefault="00F61C12" w:rsidP="00F61C12">
            <w:pPr>
              <w:jc w:val="left"/>
              <w:rPr>
                <w:szCs w:val="24"/>
              </w:rPr>
            </w:pPr>
          </w:p>
        </w:tc>
        <w:tc>
          <w:tcPr>
            <w:tcW w:w="2642" w:type="dxa"/>
            <w:vMerge/>
            <w:tcBorders>
              <w:left w:val="single" w:sz="6" w:space="0" w:color="000000"/>
              <w:right w:val="single" w:sz="6" w:space="0" w:color="000000"/>
            </w:tcBorders>
            <w:shd w:val="clear" w:color="auto" w:fill="auto"/>
            <w:tcMar>
              <w:top w:w="0" w:type="dxa"/>
              <w:left w:w="149" w:type="dxa"/>
              <w:bottom w:w="0" w:type="dxa"/>
              <w:right w:w="149" w:type="dxa"/>
            </w:tcMar>
            <w:hideMark/>
          </w:tcPr>
          <w:p w:rsidR="00F61C12" w:rsidRPr="00A5746B" w:rsidRDefault="00F61C12" w:rsidP="00F61C12">
            <w:pPr>
              <w:rPr>
                <w:szCs w:val="24"/>
              </w:rPr>
            </w:pPr>
          </w:p>
        </w:tc>
        <w:tc>
          <w:tcPr>
            <w:tcW w:w="7028" w:type="dxa"/>
            <w:gridSpan w:val="3"/>
            <w:tcBorders>
              <w:top w:val="single" w:sz="6" w:space="0" w:color="000000"/>
              <w:left w:val="single" w:sz="6" w:space="0" w:color="000000"/>
              <w:bottom w:val="single" w:sz="6" w:space="0" w:color="000000"/>
              <w:right w:val="single" w:sz="4" w:space="0" w:color="auto"/>
            </w:tcBorders>
            <w:shd w:val="clear" w:color="auto" w:fill="auto"/>
            <w:tcMar>
              <w:top w:w="0" w:type="dxa"/>
              <w:left w:w="149" w:type="dxa"/>
              <w:bottom w:w="0" w:type="dxa"/>
              <w:right w:w="149" w:type="dxa"/>
            </w:tcMar>
            <w:hideMark/>
          </w:tcPr>
          <w:p w:rsidR="00F61C12" w:rsidRPr="00A5746B" w:rsidRDefault="00F61C12" w:rsidP="00F61C12">
            <w:pPr>
              <w:pStyle w:val="formattext0"/>
              <w:spacing w:before="0" w:beforeAutospacing="0" w:after="0" w:afterAutospacing="0"/>
              <w:ind w:firstLine="0"/>
              <w:textAlignment w:val="baseline"/>
            </w:pPr>
            <w:r w:rsidRPr="00A5746B">
              <w:t>Население</w:t>
            </w:r>
          </w:p>
        </w:tc>
      </w:tr>
      <w:tr w:rsidR="00F61C12" w:rsidRPr="00A5746B" w:rsidTr="00F61C12">
        <w:tc>
          <w:tcPr>
            <w:tcW w:w="679" w:type="dxa"/>
            <w:vMerge/>
            <w:tcBorders>
              <w:left w:val="single" w:sz="6" w:space="0" w:color="000000"/>
              <w:right w:val="single" w:sz="6" w:space="0" w:color="000000"/>
            </w:tcBorders>
            <w:shd w:val="clear" w:color="auto" w:fill="auto"/>
            <w:tcMar>
              <w:top w:w="0" w:type="dxa"/>
              <w:left w:w="149" w:type="dxa"/>
              <w:bottom w:w="0" w:type="dxa"/>
              <w:right w:w="149" w:type="dxa"/>
            </w:tcMar>
            <w:hideMark/>
          </w:tcPr>
          <w:p w:rsidR="00F61C12" w:rsidRPr="00A5746B" w:rsidRDefault="00F61C12" w:rsidP="00F61C12">
            <w:pPr>
              <w:rPr>
                <w:szCs w:val="24"/>
              </w:rPr>
            </w:pPr>
          </w:p>
        </w:tc>
        <w:tc>
          <w:tcPr>
            <w:tcW w:w="2642" w:type="dxa"/>
            <w:vMerge/>
            <w:tcBorders>
              <w:left w:val="single" w:sz="6" w:space="0" w:color="000000"/>
              <w:right w:val="single" w:sz="6" w:space="0" w:color="000000"/>
            </w:tcBorders>
            <w:shd w:val="clear" w:color="auto" w:fill="auto"/>
            <w:tcMar>
              <w:top w:w="0" w:type="dxa"/>
              <w:left w:w="149" w:type="dxa"/>
              <w:bottom w:w="0" w:type="dxa"/>
              <w:right w:w="149" w:type="dxa"/>
            </w:tcMar>
            <w:hideMark/>
          </w:tcPr>
          <w:p w:rsidR="00F61C12" w:rsidRPr="00A5746B" w:rsidRDefault="00F61C12" w:rsidP="00F61C12">
            <w:pPr>
              <w:rPr>
                <w:szCs w:val="24"/>
              </w:rPr>
            </w:pPr>
          </w:p>
        </w:tc>
        <w:tc>
          <w:tcPr>
            <w:tcW w:w="2070" w:type="dxa"/>
            <w:vMerge w:val="restart"/>
            <w:tcBorders>
              <w:top w:val="single" w:sz="6" w:space="0" w:color="000000"/>
              <w:left w:val="single" w:sz="6" w:space="0" w:color="000000"/>
              <w:right w:val="single" w:sz="6" w:space="0" w:color="000000"/>
            </w:tcBorders>
            <w:shd w:val="clear" w:color="auto" w:fill="auto"/>
            <w:tcMar>
              <w:top w:w="0" w:type="dxa"/>
              <w:left w:w="149" w:type="dxa"/>
              <w:bottom w:w="0" w:type="dxa"/>
              <w:right w:w="149" w:type="dxa"/>
            </w:tcMar>
            <w:hideMark/>
          </w:tcPr>
          <w:p w:rsidR="00F61C12" w:rsidRPr="00A5746B" w:rsidRDefault="00F61C12" w:rsidP="00F61C12">
            <w:pPr>
              <w:pStyle w:val="formattext0"/>
              <w:spacing w:before="0" w:beforeAutospacing="0" w:after="0" w:afterAutospacing="0"/>
              <w:ind w:firstLine="0"/>
              <w:jc w:val="center"/>
              <w:textAlignment w:val="baseline"/>
            </w:pPr>
            <w:r w:rsidRPr="00A5746B">
              <w:t>Одноставочный, руб./Гкал</w:t>
            </w:r>
          </w:p>
        </w:tc>
        <w:tc>
          <w:tcPr>
            <w:tcW w:w="311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F61C12" w:rsidRPr="00A5746B" w:rsidRDefault="00F61C12" w:rsidP="00F61C12">
            <w:pPr>
              <w:pStyle w:val="formattext0"/>
              <w:spacing w:before="0" w:beforeAutospacing="0" w:after="0" w:afterAutospacing="0"/>
              <w:ind w:firstLine="0"/>
              <w:jc w:val="center"/>
              <w:textAlignment w:val="baseline"/>
            </w:pPr>
            <w:r w:rsidRPr="00A5746B">
              <w:t>с 01.01.2019 по 30.06.2019</w:t>
            </w:r>
          </w:p>
        </w:tc>
        <w:tc>
          <w:tcPr>
            <w:tcW w:w="1844" w:type="dxa"/>
            <w:tcBorders>
              <w:top w:val="single" w:sz="6" w:space="0" w:color="000000"/>
              <w:left w:val="single" w:sz="6" w:space="0" w:color="000000"/>
              <w:bottom w:val="single" w:sz="6" w:space="0" w:color="000000"/>
              <w:right w:val="single" w:sz="4" w:space="0" w:color="auto"/>
            </w:tcBorders>
            <w:shd w:val="clear" w:color="auto" w:fill="auto"/>
            <w:tcMar>
              <w:top w:w="0" w:type="dxa"/>
              <w:left w:w="149" w:type="dxa"/>
              <w:bottom w:w="0" w:type="dxa"/>
              <w:right w:w="149" w:type="dxa"/>
            </w:tcMar>
            <w:hideMark/>
          </w:tcPr>
          <w:p w:rsidR="00F61C12" w:rsidRPr="00A5746B" w:rsidRDefault="00F61C12" w:rsidP="00F61C12">
            <w:pPr>
              <w:pStyle w:val="formattext0"/>
              <w:spacing w:before="0" w:beforeAutospacing="0" w:after="0" w:afterAutospacing="0"/>
              <w:ind w:firstLine="0"/>
              <w:jc w:val="center"/>
              <w:textAlignment w:val="baseline"/>
            </w:pPr>
            <w:r w:rsidRPr="00A5746B">
              <w:t>1936,59</w:t>
            </w:r>
          </w:p>
        </w:tc>
      </w:tr>
      <w:tr w:rsidR="00F61C12" w:rsidRPr="00A5746B" w:rsidTr="00F61C12">
        <w:tc>
          <w:tcPr>
            <w:tcW w:w="679" w:type="dxa"/>
            <w:vMerge/>
            <w:tcBorders>
              <w:left w:val="single" w:sz="6" w:space="0" w:color="000000"/>
              <w:right w:val="single" w:sz="6" w:space="0" w:color="000000"/>
            </w:tcBorders>
            <w:shd w:val="clear" w:color="auto" w:fill="auto"/>
            <w:tcMar>
              <w:top w:w="0" w:type="dxa"/>
              <w:left w:w="149" w:type="dxa"/>
              <w:bottom w:w="0" w:type="dxa"/>
              <w:right w:w="149" w:type="dxa"/>
            </w:tcMar>
            <w:hideMark/>
          </w:tcPr>
          <w:p w:rsidR="00F61C12" w:rsidRPr="00A5746B" w:rsidRDefault="00F61C12" w:rsidP="00F61C12">
            <w:pPr>
              <w:rPr>
                <w:szCs w:val="24"/>
              </w:rPr>
            </w:pPr>
          </w:p>
        </w:tc>
        <w:tc>
          <w:tcPr>
            <w:tcW w:w="2642" w:type="dxa"/>
            <w:vMerge/>
            <w:tcBorders>
              <w:left w:val="single" w:sz="6" w:space="0" w:color="000000"/>
              <w:right w:val="single" w:sz="6" w:space="0" w:color="000000"/>
            </w:tcBorders>
            <w:shd w:val="clear" w:color="auto" w:fill="auto"/>
            <w:tcMar>
              <w:top w:w="0" w:type="dxa"/>
              <w:left w:w="149" w:type="dxa"/>
              <w:bottom w:w="0" w:type="dxa"/>
              <w:right w:w="149" w:type="dxa"/>
            </w:tcMar>
            <w:hideMark/>
          </w:tcPr>
          <w:p w:rsidR="00F61C12" w:rsidRPr="00A5746B" w:rsidRDefault="00F61C12" w:rsidP="00F61C12">
            <w:pPr>
              <w:rPr>
                <w:szCs w:val="24"/>
              </w:rPr>
            </w:pPr>
          </w:p>
        </w:tc>
        <w:tc>
          <w:tcPr>
            <w:tcW w:w="2070" w:type="dxa"/>
            <w:vMerge/>
            <w:tcBorders>
              <w:left w:val="single" w:sz="6" w:space="0" w:color="000000"/>
              <w:right w:val="single" w:sz="6" w:space="0" w:color="000000"/>
            </w:tcBorders>
            <w:shd w:val="clear" w:color="auto" w:fill="auto"/>
            <w:tcMar>
              <w:top w:w="0" w:type="dxa"/>
              <w:left w:w="149" w:type="dxa"/>
              <w:bottom w:w="0" w:type="dxa"/>
              <w:right w:w="149" w:type="dxa"/>
            </w:tcMar>
            <w:hideMark/>
          </w:tcPr>
          <w:p w:rsidR="00F61C12" w:rsidRPr="00A5746B" w:rsidRDefault="00F61C12" w:rsidP="00F61C12">
            <w:pPr>
              <w:rPr>
                <w:szCs w:val="24"/>
              </w:rPr>
            </w:pPr>
          </w:p>
        </w:tc>
        <w:tc>
          <w:tcPr>
            <w:tcW w:w="311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F61C12" w:rsidRPr="00A5746B" w:rsidRDefault="00F61C12" w:rsidP="00F61C12">
            <w:pPr>
              <w:pStyle w:val="formattext0"/>
              <w:spacing w:before="0" w:beforeAutospacing="0" w:after="0" w:afterAutospacing="0"/>
              <w:ind w:firstLine="0"/>
              <w:jc w:val="center"/>
              <w:textAlignment w:val="baseline"/>
            </w:pPr>
            <w:r w:rsidRPr="00A5746B">
              <w:t>с 01.07.2019 по 31.12.2019</w:t>
            </w:r>
          </w:p>
        </w:tc>
        <w:tc>
          <w:tcPr>
            <w:tcW w:w="184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F61C12" w:rsidRPr="00A5746B" w:rsidRDefault="00F61C12" w:rsidP="00F61C12">
            <w:pPr>
              <w:pStyle w:val="formattext0"/>
              <w:spacing w:before="0" w:beforeAutospacing="0" w:after="0" w:afterAutospacing="0"/>
              <w:ind w:firstLine="0"/>
              <w:jc w:val="center"/>
              <w:textAlignment w:val="baseline"/>
            </w:pPr>
            <w:r w:rsidRPr="00A5746B">
              <w:t>1975,32</w:t>
            </w:r>
          </w:p>
        </w:tc>
      </w:tr>
      <w:tr w:rsidR="00F61C12" w:rsidRPr="00A5746B" w:rsidTr="00F61C12">
        <w:tc>
          <w:tcPr>
            <w:tcW w:w="679" w:type="dxa"/>
            <w:vMerge/>
            <w:tcBorders>
              <w:left w:val="single" w:sz="6" w:space="0" w:color="000000"/>
              <w:right w:val="single" w:sz="6" w:space="0" w:color="000000"/>
            </w:tcBorders>
            <w:shd w:val="clear" w:color="auto" w:fill="auto"/>
            <w:tcMar>
              <w:top w:w="0" w:type="dxa"/>
              <w:left w:w="149" w:type="dxa"/>
              <w:bottom w:w="0" w:type="dxa"/>
              <w:right w:w="149" w:type="dxa"/>
            </w:tcMar>
            <w:hideMark/>
          </w:tcPr>
          <w:p w:rsidR="00F61C12" w:rsidRPr="00A5746B" w:rsidRDefault="00F61C12" w:rsidP="00F61C12">
            <w:pPr>
              <w:rPr>
                <w:szCs w:val="24"/>
              </w:rPr>
            </w:pPr>
          </w:p>
        </w:tc>
        <w:tc>
          <w:tcPr>
            <w:tcW w:w="2642" w:type="dxa"/>
            <w:vMerge/>
            <w:tcBorders>
              <w:left w:val="single" w:sz="6" w:space="0" w:color="000000"/>
              <w:right w:val="single" w:sz="6" w:space="0" w:color="000000"/>
            </w:tcBorders>
            <w:shd w:val="clear" w:color="auto" w:fill="auto"/>
            <w:tcMar>
              <w:top w:w="0" w:type="dxa"/>
              <w:left w:w="149" w:type="dxa"/>
              <w:bottom w:w="0" w:type="dxa"/>
              <w:right w:w="149" w:type="dxa"/>
            </w:tcMar>
            <w:hideMark/>
          </w:tcPr>
          <w:p w:rsidR="00F61C12" w:rsidRPr="00A5746B" w:rsidRDefault="00F61C12" w:rsidP="00F61C12">
            <w:pPr>
              <w:rPr>
                <w:szCs w:val="24"/>
              </w:rPr>
            </w:pPr>
          </w:p>
        </w:tc>
        <w:tc>
          <w:tcPr>
            <w:tcW w:w="2070" w:type="dxa"/>
            <w:vMerge/>
            <w:tcBorders>
              <w:left w:val="single" w:sz="6" w:space="0" w:color="000000"/>
              <w:right w:val="single" w:sz="6" w:space="0" w:color="000000"/>
            </w:tcBorders>
            <w:shd w:val="clear" w:color="auto" w:fill="auto"/>
            <w:tcMar>
              <w:top w:w="0" w:type="dxa"/>
              <w:left w:w="149" w:type="dxa"/>
              <w:bottom w:w="0" w:type="dxa"/>
              <w:right w:w="149" w:type="dxa"/>
            </w:tcMar>
            <w:hideMark/>
          </w:tcPr>
          <w:p w:rsidR="00F61C12" w:rsidRPr="00A5746B" w:rsidRDefault="00F61C12" w:rsidP="00F61C12">
            <w:pPr>
              <w:rPr>
                <w:szCs w:val="24"/>
              </w:rPr>
            </w:pPr>
          </w:p>
        </w:tc>
        <w:tc>
          <w:tcPr>
            <w:tcW w:w="311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F61C12" w:rsidRPr="00A5746B" w:rsidRDefault="00F61C12" w:rsidP="00F61C12">
            <w:pPr>
              <w:pStyle w:val="formattext0"/>
              <w:spacing w:before="0" w:beforeAutospacing="0" w:after="0" w:afterAutospacing="0"/>
              <w:ind w:firstLine="0"/>
              <w:jc w:val="center"/>
              <w:textAlignment w:val="baseline"/>
            </w:pPr>
            <w:r w:rsidRPr="00A5746B">
              <w:t>с 01.01.2020 по 30.06.2020</w:t>
            </w:r>
          </w:p>
        </w:tc>
        <w:tc>
          <w:tcPr>
            <w:tcW w:w="184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F61C12" w:rsidRPr="00A5746B" w:rsidRDefault="00F61C12" w:rsidP="00F61C12">
            <w:pPr>
              <w:pStyle w:val="formattext0"/>
              <w:spacing w:before="0" w:beforeAutospacing="0" w:after="0" w:afterAutospacing="0"/>
              <w:ind w:firstLine="0"/>
              <w:jc w:val="center"/>
              <w:textAlignment w:val="baseline"/>
            </w:pPr>
            <w:r w:rsidRPr="00A5746B">
              <w:t>1975,32</w:t>
            </w:r>
          </w:p>
        </w:tc>
      </w:tr>
      <w:tr w:rsidR="00F61C12" w:rsidRPr="00A5746B" w:rsidTr="00F61C12">
        <w:tc>
          <w:tcPr>
            <w:tcW w:w="679" w:type="dxa"/>
            <w:vMerge/>
            <w:tcBorders>
              <w:left w:val="single" w:sz="6" w:space="0" w:color="000000"/>
              <w:right w:val="single" w:sz="6" w:space="0" w:color="000000"/>
            </w:tcBorders>
            <w:shd w:val="clear" w:color="auto" w:fill="auto"/>
            <w:tcMar>
              <w:top w:w="0" w:type="dxa"/>
              <w:left w:w="149" w:type="dxa"/>
              <w:bottom w:w="0" w:type="dxa"/>
              <w:right w:w="149" w:type="dxa"/>
            </w:tcMar>
            <w:hideMark/>
          </w:tcPr>
          <w:p w:rsidR="00F61C12" w:rsidRPr="00A5746B" w:rsidRDefault="00F61C12" w:rsidP="00F61C12">
            <w:pPr>
              <w:rPr>
                <w:szCs w:val="24"/>
              </w:rPr>
            </w:pPr>
          </w:p>
        </w:tc>
        <w:tc>
          <w:tcPr>
            <w:tcW w:w="2642" w:type="dxa"/>
            <w:vMerge/>
            <w:tcBorders>
              <w:left w:val="single" w:sz="6" w:space="0" w:color="000000"/>
              <w:right w:val="single" w:sz="6" w:space="0" w:color="000000"/>
            </w:tcBorders>
            <w:shd w:val="clear" w:color="auto" w:fill="auto"/>
            <w:tcMar>
              <w:top w:w="0" w:type="dxa"/>
              <w:left w:w="149" w:type="dxa"/>
              <w:bottom w:w="0" w:type="dxa"/>
              <w:right w:w="149" w:type="dxa"/>
            </w:tcMar>
            <w:hideMark/>
          </w:tcPr>
          <w:p w:rsidR="00F61C12" w:rsidRPr="00A5746B" w:rsidRDefault="00F61C12" w:rsidP="00F61C12">
            <w:pPr>
              <w:rPr>
                <w:szCs w:val="24"/>
              </w:rPr>
            </w:pPr>
          </w:p>
        </w:tc>
        <w:tc>
          <w:tcPr>
            <w:tcW w:w="2070" w:type="dxa"/>
            <w:vMerge/>
            <w:tcBorders>
              <w:left w:val="single" w:sz="6" w:space="0" w:color="000000"/>
              <w:right w:val="single" w:sz="6" w:space="0" w:color="000000"/>
            </w:tcBorders>
            <w:shd w:val="clear" w:color="auto" w:fill="auto"/>
            <w:tcMar>
              <w:top w:w="0" w:type="dxa"/>
              <w:left w:w="149" w:type="dxa"/>
              <w:bottom w:w="0" w:type="dxa"/>
              <w:right w:w="149" w:type="dxa"/>
            </w:tcMar>
            <w:hideMark/>
          </w:tcPr>
          <w:p w:rsidR="00F61C12" w:rsidRPr="00A5746B" w:rsidRDefault="00F61C12" w:rsidP="00F61C12">
            <w:pPr>
              <w:rPr>
                <w:szCs w:val="24"/>
              </w:rPr>
            </w:pPr>
          </w:p>
        </w:tc>
        <w:tc>
          <w:tcPr>
            <w:tcW w:w="311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F61C12" w:rsidRPr="00A5746B" w:rsidRDefault="00F61C12" w:rsidP="00F61C12">
            <w:pPr>
              <w:pStyle w:val="formattext0"/>
              <w:spacing w:before="0" w:beforeAutospacing="0" w:after="0" w:afterAutospacing="0"/>
              <w:ind w:firstLine="0"/>
              <w:jc w:val="center"/>
              <w:textAlignment w:val="baseline"/>
            </w:pPr>
            <w:r w:rsidRPr="00A5746B">
              <w:t>с 01.07.2020 по 31.12.2020</w:t>
            </w:r>
          </w:p>
        </w:tc>
        <w:tc>
          <w:tcPr>
            <w:tcW w:w="184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F61C12" w:rsidRPr="00A5746B" w:rsidRDefault="00F61C12" w:rsidP="00F61C12">
            <w:pPr>
              <w:pStyle w:val="formattext0"/>
              <w:spacing w:before="0" w:beforeAutospacing="0" w:after="0" w:afterAutospacing="0"/>
              <w:ind w:firstLine="0"/>
              <w:jc w:val="center"/>
              <w:textAlignment w:val="baseline"/>
            </w:pPr>
            <w:r w:rsidRPr="00A5746B">
              <w:t>2053,28</w:t>
            </w:r>
          </w:p>
        </w:tc>
      </w:tr>
      <w:tr w:rsidR="00F61C12" w:rsidRPr="00A5746B" w:rsidTr="00F61C12">
        <w:tc>
          <w:tcPr>
            <w:tcW w:w="679" w:type="dxa"/>
            <w:vMerge/>
            <w:tcBorders>
              <w:left w:val="single" w:sz="6" w:space="0" w:color="000000"/>
              <w:right w:val="single" w:sz="6" w:space="0" w:color="000000"/>
            </w:tcBorders>
            <w:shd w:val="clear" w:color="auto" w:fill="auto"/>
            <w:tcMar>
              <w:top w:w="0" w:type="dxa"/>
              <w:left w:w="149" w:type="dxa"/>
              <w:bottom w:w="0" w:type="dxa"/>
              <w:right w:w="149" w:type="dxa"/>
            </w:tcMar>
            <w:hideMark/>
          </w:tcPr>
          <w:p w:rsidR="00F61C12" w:rsidRPr="00A5746B" w:rsidRDefault="00F61C12" w:rsidP="00F61C12">
            <w:pPr>
              <w:rPr>
                <w:szCs w:val="24"/>
              </w:rPr>
            </w:pPr>
          </w:p>
        </w:tc>
        <w:tc>
          <w:tcPr>
            <w:tcW w:w="2642" w:type="dxa"/>
            <w:vMerge/>
            <w:tcBorders>
              <w:left w:val="single" w:sz="6" w:space="0" w:color="000000"/>
              <w:right w:val="single" w:sz="6" w:space="0" w:color="000000"/>
            </w:tcBorders>
            <w:shd w:val="clear" w:color="auto" w:fill="auto"/>
            <w:tcMar>
              <w:top w:w="0" w:type="dxa"/>
              <w:left w:w="149" w:type="dxa"/>
              <w:bottom w:w="0" w:type="dxa"/>
              <w:right w:w="149" w:type="dxa"/>
            </w:tcMar>
            <w:hideMark/>
          </w:tcPr>
          <w:p w:rsidR="00F61C12" w:rsidRPr="00A5746B" w:rsidRDefault="00F61C12" w:rsidP="00F61C12">
            <w:pPr>
              <w:rPr>
                <w:szCs w:val="24"/>
              </w:rPr>
            </w:pPr>
          </w:p>
        </w:tc>
        <w:tc>
          <w:tcPr>
            <w:tcW w:w="2070" w:type="dxa"/>
            <w:vMerge/>
            <w:tcBorders>
              <w:left w:val="single" w:sz="6" w:space="0" w:color="000000"/>
              <w:right w:val="single" w:sz="6" w:space="0" w:color="000000"/>
            </w:tcBorders>
            <w:shd w:val="clear" w:color="auto" w:fill="auto"/>
            <w:tcMar>
              <w:top w:w="0" w:type="dxa"/>
              <w:left w:w="149" w:type="dxa"/>
              <w:bottom w:w="0" w:type="dxa"/>
              <w:right w:w="149" w:type="dxa"/>
            </w:tcMar>
            <w:hideMark/>
          </w:tcPr>
          <w:p w:rsidR="00F61C12" w:rsidRPr="00A5746B" w:rsidRDefault="00F61C12" w:rsidP="00F61C12">
            <w:pPr>
              <w:rPr>
                <w:szCs w:val="24"/>
              </w:rPr>
            </w:pPr>
          </w:p>
        </w:tc>
        <w:tc>
          <w:tcPr>
            <w:tcW w:w="311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F61C12" w:rsidRPr="00A5746B" w:rsidRDefault="00F61C12" w:rsidP="00F61C12">
            <w:pPr>
              <w:pStyle w:val="formattext0"/>
              <w:spacing w:before="0" w:beforeAutospacing="0" w:after="0" w:afterAutospacing="0"/>
              <w:ind w:firstLine="0"/>
              <w:jc w:val="center"/>
              <w:textAlignment w:val="baseline"/>
            </w:pPr>
            <w:r w:rsidRPr="00A5746B">
              <w:t>с 01.01.2021 по 30.06.2021</w:t>
            </w:r>
          </w:p>
        </w:tc>
        <w:tc>
          <w:tcPr>
            <w:tcW w:w="184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F61C12" w:rsidRPr="00A5746B" w:rsidRDefault="00F61C12" w:rsidP="00F61C12">
            <w:pPr>
              <w:pStyle w:val="formattext0"/>
              <w:spacing w:before="0" w:beforeAutospacing="0" w:after="0" w:afterAutospacing="0"/>
              <w:ind w:firstLine="0"/>
              <w:jc w:val="center"/>
              <w:textAlignment w:val="baseline"/>
            </w:pPr>
            <w:r w:rsidRPr="00A5746B">
              <w:t>1991,68</w:t>
            </w:r>
          </w:p>
        </w:tc>
      </w:tr>
      <w:tr w:rsidR="00F61C12" w:rsidRPr="00A5746B" w:rsidTr="00F61C12">
        <w:tc>
          <w:tcPr>
            <w:tcW w:w="679" w:type="dxa"/>
            <w:vMerge/>
            <w:tcBorders>
              <w:left w:val="single" w:sz="6" w:space="0" w:color="000000"/>
              <w:right w:val="single" w:sz="6" w:space="0" w:color="000000"/>
            </w:tcBorders>
            <w:shd w:val="clear" w:color="auto" w:fill="auto"/>
            <w:tcMar>
              <w:top w:w="0" w:type="dxa"/>
              <w:left w:w="149" w:type="dxa"/>
              <w:bottom w:w="0" w:type="dxa"/>
              <w:right w:w="149" w:type="dxa"/>
            </w:tcMar>
            <w:hideMark/>
          </w:tcPr>
          <w:p w:rsidR="00F61C12" w:rsidRPr="00A5746B" w:rsidRDefault="00F61C12" w:rsidP="00F61C12">
            <w:pPr>
              <w:rPr>
                <w:szCs w:val="24"/>
              </w:rPr>
            </w:pPr>
          </w:p>
        </w:tc>
        <w:tc>
          <w:tcPr>
            <w:tcW w:w="2642" w:type="dxa"/>
            <w:vMerge/>
            <w:tcBorders>
              <w:left w:val="single" w:sz="6" w:space="0" w:color="000000"/>
              <w:right w:val="single" w:sz="6" w:space="0" w:color="000000"/>
            </w:tcBorders>
            <w:shd w:val="clear" w:color="auto" w:fill="auto"/>
            <w:tcMar>
              <w:top w:w="0" w:type="dxa"/>
              <w:left w:w="149" w:type="dxa"/>
              <w:bottom w:w="0" w:type="dxa"/>
              <w:right w:w="149" w:type="dxa"/>
            </w:tcMar>
            <w:hideMark/>
          </w:tcPr>
          <w:p w:rsidR="00F61C12" w:rsidRPr="00A5746B" w:rsidRDefault="00F61C12" w:rsidP="00F61C12">
            <w:pPr>
              <w:rPr>
                <w:szCs w:val="24"/>
              </w:rPr>
            </w:pPr>
          </w:p>
        </w:tc>
        <w:tc>
          <w:tcPr>
            <w:tcW w:w="2070" w:type="dxa"/>
            <w:vMerge/>
            <w:tcBorders>
              <w:left w:val="single" w:sz="6" w:space="0" w:color="000000"/>
              <w:right w:val="single" w:sz="6" w:space="0" w:color="000000"/>
            </w:tcBorders>
            <w:shd w:val="clear" w:color="auto" w:fill="auto"/>
            <w:tcMar>
              <w:top w:w="0" w:type="dxa"/>
              <w:left w:w="149" w:type="dxa"/>
              <w:bottom w:w="0" w:type="dxa"/>
              <w:right w:w="149" w:type="dxa"/>
            </w:tcMar>
            <w:hideMark/>
          </w:tcPr>
          <w:p w:rsidR="00F61C12" w:rsidRPr="00A5746B" w:rsidRDefault="00F61C12" w:rsidP="00F61C12">
            <w:pPr>
              <w:rPr>
                <w:szCs w:val="24"/>
              </w:rPr>
            </w:pPr>
          </w:p>
        </w:tc>
        <w:tc>
          <w:tcPr>
            <w:tcW w:w="311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F61C12" w:rsidRPr="00A5746B" w:rsidRDefault="00F61C12" w:rsidP="00F61C12">
            <w:pPr>
              <w:pStyle w:val="formattext0"/>
              <w:spacing w:before="0" w:beforeAutospacing="0" w:after="0" w:afterAutospacing="0"/>
              <w:ind w:firstLine="0"/>
              <w:jc w:val="center"/>
              <w:textAlignment w:val="baseline"/>
            </w:pPr>
            <w:r w:rsidRPr="00A5746B">
              <w:t>с 01.07.2021 по 31.12.2021</w:t>
            </w:r>
          </w:p>
        </w:tc>
        <w:tc>
          <w:tcPr>
            <w:tcW w:w="184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F61C12" w:rsidRPr="00A5746B" w:rsidRDefault="00F61C12" w:rsidP="00F61C12">
            <w:pPr>
              <w:pStyle w:val="formattext0"/>
              <w:spacing w:before="0" w:beforeAutospacing="0" w:after="0" w:afterAutospacing="0"/>
              <w:ind w:firstLine="0"/>
              <w:jc w:val="center"/>
              <w:textAlignment w:val="baseline"/>
            </w:pPr>
            <w:r w:rsidRPr="00A5746B">
              <w:t>2038,06</w:t>
            </w:r>
          </w:p>
        </w:tc>
      </w:tr>
      <w:tr w:rsidR="00F61C12" w:rsidRPr="00A5746B" w:rsidTr="00F61C12">
        <w:tc>
          <w:tcPr>
            <w:tcW w:w="679" w:type="dxa"/>
            <w:vMerge/>
            <w:tcBorders>
              <w:left w:val="single" w:sz="6" w:space="0" w:color="000000"/>
              <w:right w:val="single" w:sz="6" w:space="0" w:color="000000"/>
            </w:tcBorders>
            <w:shd w:val="clear" w:color="auto" w:fill="auto"/>
            <w:tcMar>
              <w:top w:w="0" w:type="dxa"/>
              <w:left w:w="149" w:type="dxa"/>
              <w:bottom w:w="0" w:type="dxa"/>
              <w:right w:w="149" w:type="dxa"/>
            </w:tcMar>
            <w:hideMark/>
          </w:tcPr>
          <w:p w:rsidR="00F61C12" w:rsidRPr="00A5746B" w:rsidRDefault="00F61C12" w:rsidP="00F61C12">
            <w:pPr>
              <w:rPr>
                <w:szCs w:val="24"/>
              </w:rPr>
            </w:pPr>
          </w:p>
        </w:tc>
        <w:tc>
          <w:tcPr>
            <w:tcW w:w="2642" w:type="dxa"/>
            <w:vMerge/>
            <w:tcBorders>
              <w:left w:val="single" w:sz="6" w:space="0" w:color="000000"/>
              <w:right w:val="single" w:sz="6" w:space="0" w:color="000000"/>
            </w:tcBorders>
            <w:shd w:val="clear" w:color="auto" w:fill="auto"/>
            <w:tcMar>
              <w:top w:w="0" w:type="dxa"/>
              <w:left w:w="149" w:type="dxa"/>
              <w:bottom w:w="0" w:type="dxa"/>
              <w:right w:w="149" w:type="dxa"/>
            </w:tcMar>
            <w:hideMark/>
          </w:tcPr>
          <w:p w:rsidR="00F61C12" w:rsidRPr="00A5746B" w:rsidRDefault="00F61C12" w:rsidP="00F61C12">
            <w:pPr>
              <w:rPr>
                <w:szCs w:val="24"/>
              </w:rPr>
            </w:pPr>
          </w:p>
        </w:tc>
        <w:tc>
          <w:tcPr>
            <w:tcW w:w="2070" w:type="dxa"/>
            <w:vMerge/>
            <w:tcBorders>
              <w:left w:val="single" w:sz="6" w:space="0" w:color="000000"/>
              <w:right w:val="single" w:sz="6" w:space="0" w:color="000000"/>
            </w:tcBorders>
            <w:shd w:val="clear" w:color="auto" w:fill="auto"/>
            <w:tcMar>
              <w:top w:w="0" w:type="dxa"/>
              <w:left w:w="149" w:type="dxa"/>
              <w:bottom w:w="0" w:type="dxa"/>
              <w:right w:w="149" w:type="dxa"/>
            </w:tcMar>
            <w:hideMark/>
          </w:tcPr>
          <w:p w:rsidR="00F61C12" w:rsidRPr="00A5746B" w:rsidRDefault="00F61C12" w:rsidP="00F61C12">
            <w:pPr>
              <w:rPr>
                <w:szCs w:val="24"/>
              </w:rPr>
            </w:pPr>
          </w:p>
        </w:tc>
        <w:tc>
          <w:tcPr>
            <w:tcW w:w="311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F61C12" w:rsidRPr="00A5746B" w:rsidRDefault="00F61C12" w:rsidP="00F61C12">
            <w:pPr>
              <w:pStyle w:val="formattext0"/>
              <w:spacing w:before="0" w:beforeAutospacing="0" w:after="0" w:afterAutospacing="0"/>
              <w:ind w:firstLine="0"/>
              <w:jc w:val="center"/>
              <w:textAlignment w:val="baseline"/>
            </w:pPr>
            <w:r w:rsidRPr="00A5746B">
              <w:t>с 01.01.2022 по 30.06.2022</w:t>
            </w:r>
          </w:p>
        </w:tc>
        <w:tc>
          <w:tcPr>
            <w:tcW w:w="184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F61C12" w:rsidRPr="00A5746B" w:rsidRDefault="00F61C12" w:rsidP="00F61C12">
            <w:pPr>
              <w:pStyle w:val="formattext0"/>
              <w:spacing w:before="0" w:beforeAutospacing="0" w:after="0" w:afterAutospacing="0"/>
              <w:ind w:firstLine="0"/>
              <w:jc w:val="center"/>
              <w:textAlignment w:val="baseline"/>
            </w:pPr>
            <w:r w:rsidRPr="00A5746B">
              <w:t>2038,06</w:t>
            </w:r>
          </w:p>
        </w:tc>
      </w:tr>
      <w:tr w:rsidR="00F61C12" w:rsidRPr="00A5746B" w:rsidTr="00F61C12">
        <w:tc>
          <w:tcPr>
            <w:tcW w:w="679" w:type="dxa"/>
            <w:vMerge/>
            <w:tcBorders>
              <w:left w:val="single" w:sz="6" w:space="0" w:color="000000"/>
              <w:bottom w:val="single" w:sz="4" w:space="0" w:color="auto"/>
              <w:right w:val="single" w:sz="6" w:space="0" w:color="000000"/>
            </w:tcBorders>
            <w:shd w:val="clear" w:color="auto" w:fill="auto"/>
            <w:tcMar>
              <w:top w:w="0" w:type="dxa"/>
              <w:left w:w="149" w:type="dxa"/>
              <w:bottom w:w="0" w:type="dxa"/>
              <w:right w:w="149" w:type="dxa"/>
            </w:tcMar>
            <w:hideMark/>
          </w:tcPr>
          <w:p w:rsidR="00F61C12" w:rsidRPr="00A5746B" w:rsidRDefault="00F61C12" w:rsidP="00F61C12">
            <w:pPr>
              <w:rPr>
                <w:szCs w:val="24"/>
              </w:rPr>
            </w:pPr>
          </w:p>
        </w:tc>
        <w:tc>
          <w:tcPr>
            <w:tcW w:w="2642" w:type="dxa"/>
            <w:vMerge/>
            <w:tcBorders>
              <w:left w:val="single" w:sz="6" w:space="0" w:color="000000"/>
              <w:bottom w:val="single" w:sz="4" w:space="0" w:color="auto"/>
              <w:right w:val="single" w:sz="6" w:space="0" w:color="000000"/>
            </w:tcBorders>
            <w:shd w:val="clear" w:color="auto" w:fill="auto"/>
            <w:tcMar>
              <w:top w:w="0" w:type="dxa"/>
              <w:left w:w="149" w:type="dxa"/>
              <w:bottom w:w="0" w:type="dxa"/>
              <w:right w:w="149" w:type="dxa"/>
            </w:tcMar>
            <w:hideMark/>
          </w:tcPr>
          <w:p w:rsidR="00F61C12" w:rsidRPr="00A5746B" w:rsidRDefault="00F61C12" w:rsidP="00F61C12">
            <w:pPr>
              <w:rPr>
                <w:szCs w:val="24"/>
              </w:rPr>
            </w:pPr>
          </w:p>
        </w:tc>
        <w:tc>
          <w:tcPr>
            <w:tcW w:w="2070" w:type="dxa"/>
            <w:vMerge/>
            <w:tcBorders>
              <w:left w:val="single" w:sz="6" w:space="0" w:color="000000"/>
              <w:bottom w:val="single" w:sz="4" w:space="0" w:color="auto"/>
              <w:right w:val="single" w:sz="6" w:space="0" w:color="000000"/>
            </w:tcBorders>
            <w:shd w:val="clear" w:color="auto" w:fill="auto"/>
            <w:tcMar>
              <w:top w:w="0" w:type="dxa"/>
              <w:left w:w="149" w:type="dxa"/>
              <w:bottom w:w="0" w:type="dxa"/>
              <w:right w:w="149" w:type="dxa"/>
            </w:tcMar>
            <w:hideMark/>
          </w:tcPr>
          <w:p w:rsidR="00F61C12" w:rsidRPr="00A5746B" w:rsidRDefault="00F61C12" w:rsidP="00F61C12">
            <w:pPr>
              <w:rPr>
                <w:szCs w:val="24"/>
              </w:rPr>
            </w:pPr>
          </w:p>
        </w:tc>
        <w:tc>
          <w:tcPr>
            <w:tcW w:w="3114" w:type="dxa"/>
            <w:tcBorders>
              <w:top w:val="single" w:sz="6" w:space="0" w:color="000000"/>
              <w:left w:val="single" w:sz="6" w:space="0" w:color="000000"/>
              <w:bottom w:val="single" w:sz="4" w:space="0" w:color="auto"/>
              <w:right w:val="single" w:sz="6" w:space="0" w:color="000000"/>
            </w:tcBorders>
            <w:shd w:val="clear" w:color="auto" w:fill="auto"/>
            <w:tcMar>
              <w:top w:w="0" w:type="dxa"/>
              <w:left w:w="149" w:type="dxa"/>
              <w:bottom w:w="0" w:type="dxa"/>
              <w:right w:w="149" w:type="dxa"/>
            </w:tcMar>
            <w:hideMark/>
          </w:tcPr>
          <w:p w:rsidR="00F61C12" w:rsidRPr="00A5746B" w:rsidRDefault="00F61C12" w:rsidP="00F61C12">
            <w:pPr>
              <w:pStyle w:val="formattext0"/>
              <w:spacing w:before="0" w:beforeAutospacing="0" w:after="0" w:afterAutospacing="0"/>
              <w:ind w:firstLine="0"/>
              <w:jc w:val="center"/>
              <w:textAlignment w:val="baseline"/>
            </w:pPr>
            <w:r w:rsidRPr="00A5746B">
              <w:t>с 01.07.2022 по 31.12.2022</w:t>
            </w:r>
          </w:p>
        </w:tc>
        <w:tc>
          <w:tcPr>
            <w:tcW w:w="1844" w:type="dxa"/>
            <w:tcBorders>
              <w:top w:val="single" w:sz="6" w:space="0" w:color="000000"/>
              <w:left w:val="single" w:sz="6" w:space="0" w:color="000000"/>
              <w:bottom w:val="single" w:sz="4" w:space="0" w:color="auto"/>
              <w:right w:val="single" w:sz="6" w:space="0" w:color="000000"/>
            </w:tcBorders>
            <w:shd w:val="clear" w:color="auto" w:fill="auto"/>
            <w:tcMar>
              <w:top w:w="0" w:type="dxa"/>
              <w:left w:w="149" w:type="dxa"/>
              <w:bottom w:w="0" w:type="dxa"/>
              <w:right w:w="149" w:type="dxa"/>
            </w:tcMar>
            <w:hideMark/>
          </w:tcPr>
          <w:p w:rsidR="00F61C12" w:rsidRPr="00A5746B" w:rsidRDefault="00F61C12" w:rsidP="00F61C12">
            <w:pPr>
              <w:pStyle w:val="formattext0"/>
              <w:spacing w:before="0" w:beforeAutospacing="0" w:after="0" w:afterAutospacing="0"/>
              <w:ind w:firstLine="0"/>
              <w:jc w:val="center"/>
              <w:textAlignment w:val="baseline"/>
            </w:pPr>
            <w:r w:rsidRPr="00A5746B">
              <w:t>2105,75</w:t>
            </w:r>
          </w:p>
        </w:tc>
      </w:tr>
    </w:tbl>
    <w:p w:rsidR="008B0AD6" w:rsidRPr="00A5746B" w:rsidRDefault="008B0AD6" w:rsidP="009E7C3B">
      <w:pPr>
        <w:pStyle w:val="Affb"/>
      </w:pPr>
    </w:p>
    <w:p w:rsidR="00F61C12" w:rsidRPr="00A5746B" w:rsidRDefault="00F61C12" w:rsidP="00F61C12">
      <w:pPr>
        <w:pStyle w:val="Affb"/>
        <w:ind w:firstLine="0"/>
      </w:pPr>
      <w:r w:rsidRPr="00A5746B">
        <w:br w:type="page"/>
      </w:r>
    </w:p>
    <w:p w:rsidR="00F61C12" w:rsidRPr="00A5746B" w:rsidRDefault="00F61C12" w:rsidP="00F61C12">
      <w:pPr>
        <w:pStyle w:val="Affb"/>
        <w:ind w:firstLine="0"/>
      </w:pPr>
      <w:r w:rsidRPr="00A5746B">
        <w:lastRenderedPageBreak/>
        <w:t xml:space="preserve">Таблица </w:t>
      </w:r>
      <w:fldSimple w:instr=" SEQ Таблица \* ARABIC ">
        <w:r w:rsidR="00A5746B" w:rsidRPr="00A5746B">
          <w:rPr>
            <w:noProof/>
          </w:rPr>
          <w:t>36</w:t>
        </w:r>
      </w:fldSimple>
      <w:r w:rsidRPr="00A5746B">
        <w:t xml:space="preserve"> - Тарифы на горячую воду в закрытой системе горячего водоснабжения, поставля</w:t>
      </w:r>
      <w:r w:rsidRPr="00A5746B">
        <w:t>е</w:t>
      </w:r>
      <w:r w:rsidRPr="00A5746B">
        <w:t>мую ООО "Яр Энерго" потребителям, утв. Приказом Министерства строительства, жилищно-коммунального хозяйства и энергетики Удмуртской Республики от 20 декабря 2021 г. N 25/97</w:t>
      </w:r>
    </w:p>
    <w:tbl>
      <w:tblPr>
        <w:tblW w:w="10206" w:type="dxa"/>
        <w:tblInd w:w="149" w:type="dxa"/>
        <w:tblCellMar>
          <w:left w:w="0" w:type="dxa"/>
          <w:right w:w="0" w:type="dxa"/>
        </w:tblCellMar>
        <w:tblLook w:val="04A0" w:firstRow="1" w:lastRow="0" w:firstColumn="1" w:lastColumn="0" w:noHBand="0" w:noVBand="1"/>
      </w:tblPr>
      <w:tblGrid>
        <w:gridCol w:w="622"/>
        <w:gridCol w:w="3881"/>
        <w:gridCol w:w="2402"/>
        <w:gridCol w:w="3301"/>
      </w:tblGrid>
      <w:tr w:rsidR="008B0AD6" w:rsidRPr="00A5746B" w:rsidTr="00F61C12">
        <w:tc>
          <w:tcPr>
            <w:tcW w:w="622" w:type="dxa"/>
            <w:tcBorders>
              <w:top w:val="single" w:sz="6" w:space="0" w:color="000000"/>
              <w:left w:val="single" w:sz="6" w:space="0" w:color="000000"/>
              <w:bottom w:val="nil"/>
              <w:right w:val="single" w:sz="6" w:space="0" w:color="000000"/>
            </w:tcBorders>
            <w:shd w:val="clear" w:color="auto" w:fill="auto"/>
            <w:tcMar>
              <w:top w:w="0" w:type="dxa"/>
              <w:left w:w="149" w:type="dxa"/>
              <w:bottom w:w="0" w:type="dxa"/>
              <w:right w:w="149" w:type="dxa"/>
            </w:tcMar>
            <w:hideMark/>
          </w:tcPr>
          <w:p w:rsidR="008B0AD6" w:rsidRPr="00A5746B" w:rsidRDefault="008B0AD6" w:rsidP="00F61C12">
            <w:pPr>
              <w:pStyle w:val="formattext0"/>
              <w:spacing w:before="0" w:beforeAutospacing="0" w:after="0" w:afterAutospacing="0"/>
              <w:ind w:firstLine="0"/>
              <w:jc w:val="center"/>
              <w:textAlignment w:val="baseline"/>
              <w:rPr>
                <w:sz w:val="22"/>
                <w:szCs w:val="22"/>
              </w:rPr>
            </w:pPr>
            <w:r w:rsidRPr="00A5746B">
              <w:rPr>
                <w:sz w:val="22"/>
                <w:szCs w:val="22"/>
              </w:rPr>
              <w:t>N п/п</w:t>
            </w:r>
          </w:p>
        </w:tc>
        <w:tc>
          <w:tcPr>
            <w:tcW w:w="3881" w:type="dxa"/>
            <w:tcBorders>
              <w:top w:val="single" w:sz="6" w:space="0" w:color="000000"/>
              <w:left w:val="single" w:sz="6" w:space="0" w:color="000000"/>
              <w:bottom w:val="nil"/>
              <w:right w:val="single" w:sz="6" w:space="0" w:color="000000"/>
            </w:tcBorders>
            <w:shd w:val="clear" w:color="auto" w:fill="auto"/>
            <w:tcMar>
              <w:top w:w="0" w:type="dxa"/>
              <w:left w:w="149" w:type="dxa"/>
              <w:bottom w:w="0" w:type="dxa"/>
              <w:right w:w="149" w:type="dxa"/>
            </w:tcMar>
            <w:hideMark/>
          </w:tcPr>
          <w:p w:rsidR="008B0AD6" w:rsidRPr="00A5746B" w:rsidRDefault="008B0AD6" w:rsidP="00F61C12">
            <w:pPr>
              <w:pStyle w:val="formattext0"/>
              <w:spacing w:before="0" w:beforeAutospacing="0" w:after="0" w:afterAutospacing="0"/>
              <w:ind w:firstLine="0"/>
              <w:jc w:val="center"/>
              <w:textAlignment w:val="baseline"/>
              <w:rPr>
                <w:sz w:val="22"/>
                <w:szCs w:val="22"/>
              </w:rPr>
            </w:pPr>
            <w:r w:rsidRPr="00A5746B">
              <w:rPr>
                <w:sz w:val="22"/>
                <w:szCs w:val="22"/>
              </w:rPr>
              <w:t>Наименование регулируемой орган</w:t>
            </w:r>
            <w:r w:rsidRPr="00A5746B">
              <w:rPr>
                <w:sz w:val="22"/>
                <w:szCs w:val="22"/>
              </w:rPr>
              <w:t>и</w:t>
            </w:r>
            <w:r w:rsidRPr="00A5746B">
              <w:rPr>
                <w:sz w:val="22"/>
                <w:szCs w:val="22"/>
              </w:rPr>
              <w:t>зации</w:t>
            </w:r>
          </w:p>
        </w:tc>
        <w:tc>
          <w:tcPr>
            <w:tcW w:w="5703" w:type="dxa"/>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F61C12" w:rsidRPr="00A5746B" w:rsidRDefault="008B0AD6" w:rsidP="00F61C12">
            <w:pPr>
              <w:pStyle w:val="formattext0"/>
              <w:spacing w:before="0" w:beforeAutospacing="0" w:after="0" w:afterAutospacing="0"/>
              <w:ind w:firstLine="0"/>
              <w:jc w:val="center"/>
              <w:textAlignment w:val="baseline"/>
              <w:rPr>
                <w:sz w:val="22"/>
                <w:szCs w:val="22"/>
              </w:rPr>
            </w:pPr>
            <w:r w:rsidRPr="00A5746B">
              <w:rPr>
                <w:sz w:val="22"/>
                <w:szCs w:val="22"/>
              </w:rPr>
              <w:t>Тарифы на горячую воду в закрытой системе горячего водоснабжения, руб./куб. м</w:t>
            </w:r>
          </w:p>
          <w:p w:rsidR="008B0AD6" w:rsidRPr="00A5746B" w:rsidRDefault="00F61C12" w:rsidP="00F61C12">
            <w:pPr>
              <w:pStyle w:val="formattext0"/>
              <w:spacing w:before="0" w:beforeAutospacing="0" w:after="0" w:afterAutospacing="0"/>
              <w:ind w:firstLine="0"/>
              <w:jc w:val="center"/>
              <w:textAlignment w:val="baseline"/>
              <w:rPr>
                <w:sz w:val="22"/>
                <w:szCs w:val="22"/>
              </w:rPr>
            </w:pPr>
            <w:r w:rsidRPr="00A5746B">
              <w:rPr>
                <w:sz w:val="22"/>
                <w:szCs w:val="22"/>
              </w:rPr>
              <w:t>(НДС не облагаются в связи с применением упрощенной системы налогообложения)</w:t>
            </w:r>
          </w:p>
        </w:tc>
      </w:tr>
      <w:tr w:rsidR="008B0AD6" w:rsidRPr="00A5746B" w:rsidTr="00F61C12">
        <w:tc>
          <w:tcPr>
            <w:tcW w:w="622" w:type="dxa"/>
            <w:tcBorders>
              <w:top w:val="nil"/>
              <w:left w:val="single" w:sz="6" w:space="0" w:color="000000"/>
              <w:bottom w:val="nil"/>
              <w:right w:val="single" w:sz="6" w:space="0" w:color="000000"/>
            </w:tcBorders>
            <w:shd w:val="clear" w:color="auto" w:fill="auto"/>
            <w:tcMar>
              <w:top w:w="0" w:type="dxa"/>
              <w:left w:w="149" w:type="dxa"/>
              <w:bottom w:w="0" w:type="dxa"/>
              <w:right w:w="149" w:type="dxa"/>
            </w:tcMar>
            <w:hideMark/>
          </w:tcPr>
          <w:p w:rsidR="008B0AD6" w:rsidRPr="00A5746B" w:rsidRDefault="008B0AD6" w:rsidP="00F61C12">
            <w:pPr>
              <w:rPr>
                <w:sz w:val="22"/>
              </w:rPr>
            </w:pPr>
          </w:p>
        </w:tc>
        <w:tc>
          <w:tcPr>
            <w:tcW w:w="3881" w:type="dxa"/>
            <w:tcBorders>
              <w:top w:val="nil"/>
              <w:left w:val="single" w:sz="6" w:space="0" w:color="000000"/>
              <w:bottom w:val="nil"/>
              <w:right w:val="single" w:sz="6" w:space="0" w:color="000000"/>
            </w:tcBorders>
            <w:shd w:val="clear" w:color="auto" w:fill="auto"/>
            <w:tcMar>
              <w:top w:w="0" w:type="dxa"/>
              <w:left w:w="149" w:type="dxa"/>
              <w:bottom w:w="0" w:type="dxa"/>
              <w:right w:w="149" w:type="dxa"/>
            </w:tcMar>
            <w:hideMark/>
          </w:tcPr>
          <w:p w:rsidR="008B0AD6" w:rsidRPr="00A5746B" w:rsidRDefault="008B0AD6" w:rsidP="00F61C12">
            <w:pPr>
              <w:rPr>
                <w:sz w:val="22"/>
              </w:rPr>
            </w:pPr>
          </w:p>
        </w:tc>
        <w:tc>
          <w:tcPr>
            <w:tcW w:w="240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8B0AD6" w:rsidRPr="00A5746B" w:rsidRDefault="008B0AD6" w:rsidP="00F61C12">
            <w:pPr>
              <w:pStyle w:val="formattext0"/>
              <w:spacing w:before="0" w:beforeAutospacing="0" w:after="0" w:afterAutospacing="0"/>
              <w:ind w:firstLine="0"/>
              <w:jc w:val="center"/>
              <w:textAlignment w:val="baseline"/>
              <w:rPr>
                <w:sz w:val="22"/>
                <w:szCs w:val="22"/>
              </w:rPr>
            </w:pPr>
            <w:r w:rsidRPr="00A5746B">
              <w:rPr>
                <w:sz w:val="22"/>
                <w:szCs w:val="22"/>
              </w:rPr>
              <w:t>с 1 января 2022 года по 30 июня 2022 года</w:t>
            </w:r>
          </w:p>
        </w:tc>
        <w:tc>
          <w:tcPr>
            <w:tcW w:w="3301"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8B0AD6" w:rsidRPr="00A5746B" w:rsidRDefault="008B0AD6" w:rsidP="00F61C12">
            <w:pPr>
              <w:pStyle w:val="formattext0"/>
              <w:spacing w:before="0" w:beforeAutospacing="0" w:after="0" w:afterAutospacing="0"/>
              <w:ind w:firstLine="0"/>
              <w:jc w:val="center"/>
              <w:textAlignment w:val="baseline"/>
              <w:rPr>
                <w:sz w:val="22"/>
                <w:szCs w:val="22"/>
              </w:rPr>
            </w:pPr>
            <w:r w:rsidRPr="00A5746B">
              <w:rPr>
                <w:sz w:val="22"/>
                <w:szCs w:val="22"/>
              </w:rPr>
              <w:t>с 1 июля 2022 года по 31 д</w:t>
            </w:r>
            <w:r w:rsidRPr="00A5746B">
              <w:rPr>
                <w:sz w:val="22"/>
                <w:szCs w:val="22"/>
              </w:rPr>
              <w:t>е</w:t>
            </w:r>
            <w:r w:rsidRPr="00A5746B">
              <w:rPr>
                <w:sz w:val="22"/>
                <w:szCs w:val="22"/>
              </w:rPr>
              <w:t>кабря 2022 года</w:t>
            </w:r>
          </w:p>
        </w:tc>
      </w:tr>
      <w:tr w:rsidR="008B0AD6" w:rsidRPr="00A5746B" w:rsidTr="00F61C12">
        <w:tc>
          <w:tcPr>
            <w:tcW w:w="62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8B0AD6" w:rsidRPr="00A5746B" w:rsidRDefault="00F61C12" w:rsidP="00F61C12">
            <w:pPr>
              <w:pStyle w:val="formattext0"/>
              <w:spacing w:before="0" w:beforeAutospacing="0" w:after="0" w:afterAutospacing="0"/>
              <w:ind w:firstLine="0"/>
              <w:jc w:val="center"/>
              <w:textAlignment w:val="baseline"/>
              <w:rPr>
                <w:sz w:val="22"/>
                <w:szCs w:val="22"/>
              </w:rPr>
            </w:pPr>
            <w:r w:rsidRPr="00A5746B">
              <w:rPr>
                <w:sz w:val="22"/>
                <w:szCs w:val="22"/>
              </w:rPr>
              <w:t>1</w:t>
            </w:r>
          </w:p>
        </w:tc>
        <w:tc>
          <w:tcPr>
            <w:tcW w:w="3881"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8B0AD6" w:rsidRPr="00A5746B" w:rsidRDefault="008B0AD6" w:rsidP="00F61C12">
            <w:pPr>
              <w:pStyle w:val="formattext0"/>
              <w:spacing w:before="0" w:beforeAutospacing="0" w:after="0" w:afterAutospacing="0"/>
              <w:ind w:firstLine="0"/>
              <w:textAlignment w:val="baseline"/>
              <w:rPr>
                <w:sz w:val="22"/>
                <w:szCs w:val="22"/>
              </w:rPr>
            </w:pPr>
            <w:r w:rsidRPr="00A5746B">
              <w:rPr>
                <w:sz w:val="22"/>
                <w:szCs w:val="22"/>
              </w:rPr>
              <w:t>ООО "Яр Энерго" (централизованная система горячего водоснабжения, расположенная в муниципальном о</w:t>
            </w:r>
            <w:r w:rsidRPr="00A5746B">
              <w:rPr>
                <w:sz w:val="22"/>
                <w:szCs w:val="22"/>
              </w:rPr>
              <w:t>б</w:t>
            </w:r>
            <w:r w:rsidRPr="00A5746B">
              <w:rPr>
                <w:sz w:val="22"/>
                <w:szCs w:val="22"/>
              </w:rPr>
              <w:t>разовании "Муниципальный округ Ярский район Удмуртской Республ</w:t>
            </w:r>
            <w:r w:rsidRPr="00A5746B">
              <w:rPr>
                <w:sz w:val="22"/>
                <w:szCs w:val="22"/>
              </w:rPr>
              <w:t>и</w:t>
            </w:r>
            <w:r w:rsidRPr="00A5746B">
              <w:rPr>
                <w:sz w:val="22"/>
                <w:szCs w:val="22"/>
              </w:rPr>
              <w:t>ки", от котельной по адресу: п. Яр, ул. Ф. Васильева, д. 6а)</w:t>
            </w:r>
          </w:p>
        </w:tc>
        <w:tc>
          <w:tcPr>
            <w:tcW w:w="240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8B0AD6" w:rsidRPr="00A5746B" w:rsidRDefault="008B0AD6" w:rsidP="00F61C12">
            <w:pPr>
              <w:rPr>
                <w:sz w:val="22"/>
              </w:rPr>
            </w:pPr>
          </w:p>
        </w:tc>
        <w:tc>
          <w:tcPr>
            <w:tcW w:w="3301"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8B0AD6" w:rsidRPr="00A5746B" w:rsidRDefault="008B0AD6" w:rsidP="00F61C12">
            <w:pPr>
              <w:rPr>
                <w:sz w:val="22"/>
              </w:rPr>
            </w:pPr>
          </w:p>
        </w:tc>
      </w:tr>
      <w:tr w:rsidR="008B0AD6" w:rsidRPr="00A5746B" w:rsidTr="00F61C12">
        <w:tc>
          <w:tcPr>
            <w:tcW w:w="62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8B0AD6" w:rsidRPr="00A5746B" w:rsidRDefault="00F61C12" w:rsidP="00F61C12">
            <w:pPr>
              <w:pStyle w:val="formattext0"/>
              <w:spacing w:before="0" w:beforeAutospacing="0" w:after="0" w:afterAutospacing="0"/>
              <w:ind w:firstLine="0"/>
              <w:jc w:val="center"/>
              <w:textAlignment w:val="baseline"/>
              <w:rPr>
                <w:sz w:val="22"/>
                <w:szCs w:val="22"/>
              </w:rPr>
            </w:pPr>
            <w:r w:rsidRPr="00A5746B">
              <w:rPr>
                <w:sz w:val="22"/>
                <w:szCs w:val="22"/>
              </w:rPr>
              <w:t>1</w:t>
            </w:r>
            <w:r w:rsidR="008B0AD6" w:rsidRPr="00A5746B">
              <w:rPr>
                <w:sz w:val="22"/>
                <w:szCs w:val="22"/>
              </w:rPr>
              <w:t>.1</w:t>
            </w:r>
          </w:p>
        </w:tc>
        <w:tc>
          <w:tcPr>
            <w:tcW w:w="3881"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8B0AD6" w:rsidRPr="00A5746B" w:rsidRDefault="008B0AD6" w:rsidP="00F61C12">
            <w:pPr>
              <w:pStyle w:val="formattext0"/>
              <w:spacing w:before="0" w:beforeAutospacing="0" w:after="0" w:afterAutospacing="0"/>
              <w:ind w:firstLine="0"/>
              <w:textAlignment w:val="baseline"/>
              <w:rPr>
                <w:sz w:val="22"/>
                <w:szCs w:val="22"/>
              </w:rPr>
            </w:pPr>
            <w:r w:rsidRPr="00A5746B">
              <w:rPr>
                <w:sz w:val="22"/>
                <w:szCs w:val="22"/>
              </w:rPr>
              <w:t>Потребители, кроме населения</w:t>
            </w:r>
          </w:p>
        </w:tc>
        <w:tc>
          <w:tcPr>
            <w:tcW w:w="240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8B0AD6" w:rsidRPr="00A5746B" w:rsidRDefault="008B0AD6" w:rsidP="00F61C12">
            <w:pPr>
              <w:pStyle w:val="formattext0"/>
              <w:spacing w:before="0" w:beforeAutospacing="0" w:after="0" w:afterAutospacing="0"/>
              <w:ind w:firstLine="0"/>
              <w:jc w:val="center"/>
              <w:textAlignment w:val="baseline"/>
              <w:rPr>
                <w:sz w:val="22"/>
                <w:szCs w:val="22"/>
              </w:rPr>
            </w:pPr>
            <w:r w:rsidRPr="00A5746B">
              <w:rPr>
                <w:sz w:val="22"/>
                <w:szCs w:val="22"/>
              </w:rPr>
              <w:t>157,76</w:t>
            </w:r>
          </w:p>
        </w:tc>
        <w:tc>
          <w:tcPr>
            <w:tcW w:w="3301"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8B0AD6" w:rsidRPr="00A5746B" w:rsidRDefault="008B0AD6" w:rsidP="00F61C12">
            <w:pPr>
              <w:pStyle w:val="formattext0"/>
              <w:spacing w:before="0" w:beforeAutospacing="0" w:after="0" w:afterAutospacing="0"/>
              <w:ind w:firstLine="0"/>
              <w:jc w:val="center"/>
              <w:textAlignment w:val="baseline"/>
              <w:rPr>
                <w:sz w:val="22"/>
                <w:szCs w:val="22"/>
              </w:rPr>
            </w:pPr>
            <w:r w:rsidRPr="00A5746B">
              <w:rPr>
                <w:sz w:val="22"/>
                <w:szCs w:val="22"/>
              </w:rPr>
              <w:t>162,81</w:t>
            </w:r>
          </w:p>
        </w:tc>
      </w:tr>
      <w:tr w:rsidR="008B0AD6" w:rsidRPr="00A5746B" w:rsidTr="00F61C12">
        <w:tc>
          <w:tcPr>
            <w:tcW w:w="62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8B0AD6" w:rsidRPr="00A5746B" w:rsidRDefault="00F61C12" w:rsidP="00F61C12">
            <w:pPr>
              <w:pStyle w:val="formattext0"/>
              <w:spacing w:before="0" w:beforeAutospacing="0" w:after="0" w:afterAutospacing="0"/>
              <w:ind w:firstLine="0"/>
              <w:jc w:val="center"/>
              <w:textAlignment w:val="baseline"/>
              <w:rPr>
                <w:sz w:val="22"/>
                <w:szCs w:val="22"/>
              </w:rPr>
            </w:pPr>
            <w:r w:rsidRPr="00A5746B">
              <w:rPr>
                <w:sz w:val="22"/>
                <w:szCs w:val="22"/>
              </w:rPr>
              <w:t>1</w:t>
            </w:r>
            <w:r w:rsidR="008B0AD6" w:rsidRPr="00A5746B">
              <w:rPr>
                <w:sz w:val="22"/>
                <w:szCs w:val="22"/>
              </w:rPr>
              <w:t>.2</w:t>
            </w:r>
          </w:p>
        </w:tc>
        <w:tc>
          <w:tcPr>
            <w:tcW w:w="3881"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8B0AD6" w:rsidRPr="00A5746B" w:rsidRDefault="008B0AD6" w:rsidP="00F61C12">
            <w:pPr>
              <w:pStyle w:val="formattext0"/>
              <w:spacing w:before="0" w:beforeAutospacing="0" w:after="0" w:afterAutospacing="0"/>
              <w:ind w:firstLine="0"/>
              <w:textAlignment w:val="baseline"/>
              <w:rPr>
                <w:sz w:val="22"/>
                <w:szCs w:val="22"/>
              </w:rPr>
            </w:pPr>
            <w:r w:rsidRPr="00A5746B">
              <w:rPr>
                <w:sz w:val="22"/>
                <w:szCs w:val="22"/>
              </w:rPr>
              <w:t>Население</w:t>
            </w:r>
          </w:p>
        </w:tc>
        <w:tc>
          <w:tcPr>
            <w:tcW w:w="240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8B0AD6" w:rsidRPr="00A5746B" w:rsidRDefault="008B0AD6" w:rsidP="00F61C12">
            <w:pPr>
              <w:pStyle w:val="formattext0"/>
              <w:spacing w:before="0" w:beforeAutospacing="0" w:after="0" w:afterAutospacing="0"/>
              <w:ind w:firstLine="0"/>
              <w:jc w:val="center"/>
              <w:textAlignment w:val="baseline"/>
              <w:rPr>
                <w:sz w:val="22"/>
                <w:szCs w:val="22"/>
              </w:rPr>
            </w:pPr>
            <w:r w:rsidRPr="00A5746B">
              <w:rPr>
                <w:sz w:val="22"/>
                <w:szCs w:val="22"/>
              </w:rPr>
              <w:t>157,76</w:t>
            </w:r>
          </w:p>
        </w:tc>
        <w:tc>
          <w:tcPr>
            <w:tcW w:w="3301"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rsidR="008B0AD6" w:rsidRPr="00A5746B" w:rsidRDefault="008B0AD6" w:rsidP="00F61C12">
            <w:pPr>
              <w:pStyle w:val="formattext0"/>
              <w:spacing w:before="0" w:beforeAutospacing="0" w:after="0" w:afterAutospacing="0"/>
              <w:ind w:firstLine="0"/>
              <w:jc w:val="center"/>
              <w:textAlignment w:val="baseline"/>
              <w:rPr>
                <w:sz w:val="22"/>
                <w:szCs w:val="22"/>
              </w:rPr>
            </w:pPr>
            <w:r w:rsidRPr="00A5746B">
              <w:rPr>
                <w:sz w:val="22"/>
                <w:szCs w:val="22"/>
              </w:rPr>
              <w:t>162,81</w:t>
            </w:r>
          </w:p>
        </w:tc>
      </w:tr>
    </w:tbl>
    <w:p w:rsidR="008B0AD6" w:rsidRPr="00A5746B" w:rsidRDefault="008B0AD6" w:rsidP="009E7C3B">
      <w:pPr>
        <w:pStyle w:val="Affb"/>
      </w:pPr>
    </w:p>
    <w:p w:rsidR="00F16434" w:rsidRPr="00A5746B" w:rsidRDefault="00F61C12" w:rsidP="00F16434">
      <w:pPr>
        <w:pStyle w:val="Affb"/>
        <w:ind w:firstLine="0"/>
      </w:pPr>
      <w:r w:rsidRPr="00A5746B">
        <w:t xml:space="preserve">Таблица </w:t>
      </w:r>
      <w:fldSimple w:instr=" SEQ Таблица \* ARABIC ">
        <w:r w:rsidR="00A5746B" w:rsidRPr="00A5746B">
          <w:rPr>
            <w:noProof/>
          </w:rPr>
          <w:t>37</w:t>
        </w:r>
      </w:fldSimple>
      <w:r w:rsidRPr="00A5746B">
        <w:t xml:space="preserve"> - Тарифы на тепловую энергию, поставляемую потребителям ООО "Удмуртская Теплоснабжающая Компания", утв. Приказом</w:t>
      </w:r>
      <w:r w:rsidR="00F16434" w:rsidRPr="00A5746B">
        <w:t xml:space="preserve"> </w:t>
      </w:r>
      <w:r w:rsidRPr="00A5746B">
        <w:t>Министерства строительства,</w:t>
      </w:r>
      <w:r w:rsidR="00F16434" w:rsidRPr="00A5746B">
        <w:t xml:space="preserve"> </w:t>
      </w:r>
      <w:r w:rsidRPr="00A5746B">
        <w:t>жилищно-коммунального</w:t>
      </w:r>
      <w:r w:rsidR="00F16434" w:rsidRPr="00A5746B">
        <w:t xml:space="preserve"> </w:t>
      </w:r>
      <w:r w:rsidRPr="00A5746B">
        <w:t>хозяйства и энергетики</w:t>
      </w:r>
      <w:r w:rsidR="00F16434" w:rsidRPr="00A5746B">
        <w:t xml:space="preserve"> </w:t>
      </w:r>
      <w:r w:rsidRPr="00A5746B">
        <w:t>Удмуртской Республики</w:t>
      </w:r>
      <w:r w:rsidR="00F16434" w:rsidRPr="00A5746B">
        <w:t xml:space="preserve"> </w:t>
      </w:r>
      <w:r w:rsidRPr="00A5746B">
        <w:t>от 15 декабря 2020 г. N 27/70</w:t>
      </w:r>
      <w:r w:rsidR="00F16434" w:rsidRPr="00A5746B">
        <w:t>,</w:t>
      </w:r>
      <w:r w:rsidR="003F3107" w:rsidRPr="00A5746B">
        <w:t xml:space="preserve"> </w:t>
      </w:r>
      <w:r w:rsidR="008B0AD6" w:rsidRPr="00A5746B">
        <w:t>(в ред. приказа Минстроя Удмуртской Республики </w:t>
      </w:r>
      <w:hyperlink r:id="rId30" w:history="1">
        <w:r w:rsidR="008B0AD6" w:rsidRPr="00A5746B">
          <w:rPr>
            <w:rStyle w:val="aff1"/>
            <w:color w:val="auto"/>
            <w:u w:val="none"/>
          </w:rPr>
          <w:t>от 07.12.2021 N 23/39</w:t>
        </w:r>
      </w:hyperlink>
      <w:r w:rsidR="008B0AD6" w:rsidRPr="00A5746B">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32"/>
        <w:gridCol w:w="2894"/>
        <w:gridCol w:w="1913"/>
        <w:gridCol w:w="2886"/>
        <w:gridCol w:w="1694"/>
      </w:tblGrid>
      <w:tr w:rsidR="00F16434" w:rsidRPr="00A5746B" w:rsidTr="00F16434">
        <w:tc>
          <w:tcPr>
            <w:tcW w:w="407" w:type="pct"/>
            <w:shd w:val="clear" w:color="auto" w:fill="auto"/>
            <w:tcMar>
              <w:top w:w="0" w:type="dxa"/>
              <w:left w:w="149" w:type="dxa"/>
              <w:bottom w:w="0" w:type="dxa"/>
              <w:right w:w="149" w:type="dxa"/>
            </w:tcMar>
            <w:hideMark/>
          </w:tcPr>
          <w:p w:rsidR="00F16434" w:rsidRPr="00A5746B" w:rsidRDefault="00F16434" w:rsidP="00F16434">
            <w:pPr>
              <w:pStyle w:val="formattext0"/>
              <w:spacing w:before="0" w:beforeAutospacing="0" w:after="0" w:afterAutospacing="0"/>
              <w:ind w:firstLine="0"/>
              <w:jc w:val="center"/>
              <w:textAlignment w:val="baseline"/>
              <w:rPr>
                <w:sz w:val="22"/>
                <w:szCs w:val="22"/>
              </w:rPr>
            </w:pPr>
            <w:r w:rsidRPr="00A5746B">
              <w:rPr>
                <w:sz w:val="22"/>
                <w:szCs w:val="22"/>
              </w:rPr>
              <w:t>N п/п</w:t>
            </w:r>
          </w:p>
          <w:p w:rsidR="00F16434" w:rsidRPr="00A5746B" w:rsidRDefault="00F16434" w:rsidP="00F16434">
            <w:pPr>
              <w:pStyle w:val="formattext0"/>
              <w:spacing w:before="0" w:beforeAutospacing="0" w:after="0" w:afterAutospacing="0"/>
              <w:ind w:firstLine="0"/>
              <w:jc w:val="center"/>
              <w:textAlignment w:val="baseline"/>
              <w:rPr>
                <w:sz w:val="22"/>
                <w:szCs w:val="22"/>
              </w:rPr>
            </w:pPr>
          </w:p>
        </w:tc>
        <w:tc>
          <w:tcPr>
            <w:tcW w:w="1416" w:type="pct"/>
            <w:shd w:val="clear" w:color="auto" w:fill="auto"/>
            <w:tcMar>
              <w:top w:w="0" w:type="dxa"/>
              <w:left w:w="149" w:type="dxa"/>
              <w:bottom w:w="0" w:type="dxa"/>
              <w:right w:w="149" w:type="dxa"/>
            </w:tcMar>
            <w:hideMark/>
          </w:tcPr>
          <w:p w:rsidR="00F16434" w:rsidRPr="00A5746B" w:rsidRDefault="00F16434" w:rsidP="00F16434">
            <w:pPr>
              <w:pStyle w:val="formattext0"/>
              <w:spacing w:before="0" w:beforeAutospacing="0" w:after="0" w:afterAutospacing="0"/>
              <w:ind w:firstLine="0"/>
              <w:jc w:val="center"/>
              <w:textAlignment w:val="baseline"/>
              <w:rPr>
                <w:sz w:val="22"/>
                <w:szCs w:val="22"/>
              </w:rPr>
            </w:pPr>
            <w:r w:rsidRPr="00A5746B">
              <w:rPr>
                <w:sz w:val="22"/>
                <w:szCs w:val="22"/>
              </w:rPr>
              <w:t>Наименование регулиру</w:t>
            </w:r>
            <w:r w:rsidRPr="00A5746B">
              <w:rPr>
                <w:sz w:val="22"/>
                <w:szCs w:val="22"/>
              </w:rPr>
              <w:t>е</w:t>
            </w:r>
            <w:r w:rsidRPr="00A5746B">
              <w:rPr>
                <w:sz w:val="22"/>
                <w:szCs w:val="22"/>
              </w:rPr>
              <w:t>мой организации</w:t>
            </w:r>
          </w:p>
        </w:tc>
        <w:tc>
          <w:tcPr>
            <w:tcW w:w="936" w:type="pct"/>
            <w:shd w:val="clear" w:color="auto" w:fill="auto"/>
            <w:tcMar>
              <w:top w:w="0" w:type="dxa"/>
              <w:left w:w="149" w:type="dxa"/>
              <w:bottom w:w="0" w:type="dxa"/>
              <w:right w:w="149" w:type="dxa"/>
            </w:tcMar>
            <w:hideMark/>
          </w:tcPr>
          <w:p w:rsidR="00F16434" w:rsidRPr="00A5746B" w:rsidRDefault="00F16434" w:rsidP="00F16434">
            <w:pPr>
              <w:pStyle w:val="formattext0"/>
              <w:spacing w:before="0" w:beforeAutospacing="0" w:after="0" w:afterAutospacing="0"/>
              <w:ind w:firstLine="0"/>
              <w:jc w:val="center"/>
              <w:textAlignment w:val="baseline"/>
              <w:rPr>
                <w:sz w:val="22"/>
                <w:szCs w:val="22"/>
              </w:rPr>
            </w:pPr>
            <w:r w:rsidRPr="00A5746B">
              <w:rPr>
                <w:sz w:val="22"/>
                <w:szCs w:val="22"/>
              </w:rPr>
              <w:t>Вид тарифа</w:t>
            </w:r>
          </w:p>
        </w:tc>
        <w:tc>
          <w:tcPr>
            <w:tcW w:w="1412" w:type="pct"/>
            <w:shd w:val="clear" w:color="auto" w:fill="auto"/>
            <w:tcMar>
              <w:top w:w="0" w:type="dxa"/>
              <w:left w:w="149" w:type="dxa"/>
              <w:bottom w:w="0" w:type="dxa"/>
              <w:right w:w="149" w:type="dxa"/>
            </w:tcMar>
            <w:hideMark/>
          </w:tcPr>
          <w:p w:rsidR="00F16434" w:rsidRPr="00A5746B" w:rsidRDefault="00F16434" w:rsidP="00F16434">
            <w:pPr>
              <w:pStyle w:val="formattext0"/>
              <w:spacing w:before="0" w:beforeAutospacing="0" w:after="0" w:afterAutospacing="0"/>
              <w:ind w:firstLine="0"/>
              <w:jc w:val="center"/>
              <w:textAlignment w:val="baseline"/>
              <w:rPr>
                <w:sz w:val="22"/>
                <w:szCs w:val="22"/>
              </w:rPr>
            </w:pPr>
            <w:r w:rsidRPr="00A5746B">
              <w:rPr>
                <w:sz w:val="22"/>
                <w:szCs w:val="22"/>
              </w:rPr>
              <w:t>Год</w:t>
            </w:r>
          </w:p>
        </w:tc>
        <w:tc>
          <w:tcPr>
            <w:tcW w:w="829" w:type="pct"/>
            <w:shd w:val="clear" w:color="auto" w:fill="auto"/>
            <w:tcMar>
              <w:top w:w="0" w:type="dxa"/>
              <w:left w:w="149" w:type="dxa"/>
              <w:bottom w:w="0" w:type="dxa"/>
              <w:right w:w="149" w:type="dxa"/>
            </w:tcMar>
            <w:hideMark/>
          </w:tcPr>
          <w:p w:rsidR="00F16434" w:rsidRPr="00A5746B" w:rsidRDefault="00F16434" w:rsidP="00F16434">
            <w:pPr>
              <w:pStyle w:val="formattext0"/>
              <w:spacing w:before="0" w:beforeAutospacing="0" w:after="0" w:afterAutospacing="0"/>
              <w:ind w:firstLine="0"/>
              <w:jc w:val="center"/>
              <w:textAlignment w:val="baseline"/>
              <w:rPr>
                <w:sz w:val="22"/>
                <w:szCs w:val="22"/>
              </w:rPr>
            </w:pPr>
            <w:r w:rsidRPr="00A5746B">
              <w:rPr>
                <w:sz w:val="22"/>
                <w:szCs w:val="22"/>
              </w:rPr>
              <w:t>Величина та-рифа, без НДС</w:t>
            </w:r>
          </w:p>
        </w:tc>
      </w:tr>
      <w:tr w:rsidR="00F16434" w:rsidRPr="00A5746B" w:rsidTr="00F16434">
        <w:tc>
          <w:tcPr>
            <w:tcW w:w="407" w:type="pct"/>
            <w:vMerge w:val="restart"/>
            <w:shd w:val="clear" w:color="auto" w:fill="auto"/>
            <w:tcMar>
              <w:top w:w="0" w:type="dxa"/>
              <w:left w:w="149" w:type="dxa"/>
              <w:bottom w:w="0" w:type="dxa"/>
              <w:right w:w="149" w:type="dxa"/>
            </w:tcMar>
            <w:hideMark/>
          </w:tcPr>
          <w:p w:rsidR="00F16434" w:rsidRPr="00A5746B" w:rsidRDefault="00F16434" w:rsidP="00F16434">
            <w:pPr>
              <w:pStyle w:val="formattext0"/>
              <w:spacing w:before="0" w:beforeAutospacing="0" w:after="0" w:afterAutospacing="0"/>
              <w:ind w:firstLine="0"/>
              <w:jc w:val="center"/>
              <w:textAlignment w:val="baseline"/>
              <w:rPr>
                <w:sz w:val="22"/>
                <w:szCs w:val="22"/>
              </w:rPr>
            </w:pPr>
            <w:r w:rsidRPr="00A5746B">
              <w:rPr>
                <w:sz w:val="22"/>
                <w:szCs w:val="22"/>
              </w:rPr>
              <w:t>1</w:t>
            </w:r>
          </w:p>
        </w:tc>
        <w:tc>
          <w:tcPr>
            <w:tcW w:w="1416" w:type="pct"/>
            <w:vMerge w:val="restart"/>
            <w:shd w:val="clear" w:color="auto" w:fill="auto"/>
            <w:tcMar>
              <w:top w:w="0" w:type="dxa"/>
              <w:left w:w="149" w:type="dxa"/>
              <w:bottom w:w="0" w:type="dxa"/>
              <w:right w:w="149" w:type="dxa"/>
            </w:tcMar>
            <w:hideMark/>
          </w:tcPr>
          <w:p w:rsidR="00F16434" w:rsidRPr="00A5746B" w:rsidRDefault="00F16434" w:rsidP="00F16434">
            <w:pPr>
              <w:pStyle w:val="formattext0"/>
              <w:spacing w:before="0" w:beforeAutospacing="0" w:after="0" w:afterAutospacing="0"/>
              <w:ind w:firstLine="0"/>
              <w:jc w:val="center"/>
              <w:textAlignment w:val="baseline"/>
              <w:rPr>
                <w:sz w:val="22"/>
                <w:szCs w:val="22"/>
              </w:rPr>
            </w:pPr>
            <w:r w:rsidRPr="00A5746B">
              <w:rPr>
                <w:sz w:val="22"/>
                <w:szCs w:val="22"/>
              </w:rPr>
              <w:t>Общество с ограниченной ответственностью "У</w:t>
            </w:r>
            <w:r w:rsidRPr="00A5746B">
              <w:rPr>
                <w:sz w:val="22"/>
                <w:szCs w:val="22"/>
              </w:rPr>
              <w:t>д</w:t>
            </w:r>
            <w:r w:rsidRPr="00A5746B">
              <w:rPr>
                <w:sz w:val="22"/>
                <w:szCs w:val="22"/>
              </w:rPr>
              <w:t>муртская Теплоснабжа</w:t>
            </w:r>
            <w:r w:rsidRPr="00A5746B">
              <w:rPr>
                <w:sz w:val="22"/>
                <w:szCs w:val="22"/>
              </w:rPr>
              <w:t>ю</w:t>
            </w:r>
            <w:r w:rsidRPr="00A5746B">
              <w:rPr>
                <w:sz w:val="22"/>
                <w:szCs w:val="22"/>
              </w:rPr>
              <w:t>щая Компания"</w:t>
            </w:r>
          </w:p>
        </w:tc>
        <w:tc>
          <w:tcPr>
            <w:tcW w:w="3177" w:type="pct"/>
            <w:gridSpan w:val="3"/>
            <w:shd w:val="clear" w:color="auto" w:fill="auto"/>
            <w:tcMar>
              <w:top w:w="0" w:type="dxa"/>
              <w:left w:w="149" w:type="dxa"/>
              <w:bottom w:w="0" w:type="dxa"/>
              <w:right w:w="149" w:type="dxa"/>
            </w:tcMar>
            <w:hideMark/>
          </w:tcPr>
          <w:p w:rsidR="00F16434" w:rsidRPr="00A5746B" w:rsidRDefault="00F16434" w:rsidP="00F16434">
            <w:pPr>
              <w:pStyle w:val="formattext0"/>
              <w:spacing w:before="0" w:beforeAutospacing="0" w:after="0" w:afterAutospacing="0"/>
              <w:ind w:firstLine="0"/>
              <w:textAlignment w:val="baseline"/>
              <w:rPr>
                <w:sz w:val="22"/>
                <w:szCs w:val="22"/>
              </w:rPr>
            </w:pPr>
            <w:r w:rsidRPr="00A5746B">
              <w:rPr>
                <w:sz w:val="22"/>
                <w:szCs w:val="22"/>
              </w:rPr>
              <w:t>Для потребителей в случае отсутствия дифференциации тарифов по схеме подключения</w:t>
            </w:r>
          </w:p>
        </w:tc>
      </w:tr>
      <w:tr w:rsidR="00F16434" w:rsidRPr="00A5746B" w:rsidTr="00F16434">
        <w:tc>
          <w:tcPr>
            <w:tcW w:w="407" w:type="pct"/>
            <w:vMerge/>
            <w:shd w:val="clear" w:color="auto" w:fill="auto"/>
            <w:tcMar>
              <w:top w:w="0" w:type="dxa"/>
              <w:left w:w="149" w:type="dxa"/>
              <w:bottom w:w="0" w:type="dxa"/>
              <w:right w:w="149" w:type="dxa"/>
            </w:tcMar>
            <w:hideMark/>
          </w:tcPr>
          <w:p w:rsidR="00F16434" w:rsidRPr="00A5746B" w:rsidRDefault="00F16434" w:rsidP="00F16434">
            <w:pPr>
              <w:rPr>
                <w:sz w:val="22"/>
              </w:rPr>
            </w:pPr>
          </w:p>
        </w:tc>
        <w:tc>
          <w:tcPr>
            <w:tcW w:w="1416" w:type="pct"/>
            <w:vMerge/>
            <w:shd w:val="clear" w:color="auto" w:fill="auto"/>
            <w:tcMar>
              <w:top w:w="0" w:type="dxa"/>
              <w:left w:w="149" w:type="dxa"/>
              <w:bottom w:w="0" w:type="dxa"/>
              <w:right w:w="149" w:type="dxa"/>
            </w:tcMar>
            <w:hideMark/>
          </w:tcPr>
          <w:p w:rsidR="00F16434" w:rsidRPr="00A5746B" w:rsidRDefault="00F16434" w:rsidP="00F16434">
            <w:pPr>
              <w:rPr>
                <w:sz w:val="22"/>
              </w:rPr>
            </w:pPr>
          </w:p>
        </w:tc>
        <w:tc>
          <w:tcPr>
            <w:tcW w:w="936" w:type="pct"/>
            <w:vMerge w:val="restart"/>
            <w:shd w:val="clear" w:color="auto" w:fill="auto"/>
            <w:tcMar>
              <w:top w:w="0" w:type="dxa"/>
              <w:left w:w="149" w:type="dxa"/>
              <w:bottom w:w="0" w:type="dxa"/>
              <w:right w:w="149" w:type="dxa"/>
            </w:tcMar>
            <w:hideMark/>
          </w:tcPr>
          <w:p w:rsidR="00F16434" w:rsidRPr="00A5746B" w:rsidRDefault="00F16434" w:rsidP="00F16434">
            <w:pPr>
              <w:pStyle w:val="formattext0"/>
              <w:spacing w:before="0" w:beforeAutospacing="0" w:after="0" w:afterAutospacing="0"/>
              <w:ind w:firstLine="0"/>
              <w:jc w:val="center"/>
              <w:textAlignment w:val="baseline"/>
              <w:rPr>
                <w:sz w:val="22"/>
                <w:szCs w:val="22"/>
              </w:rPr>
            </w:pPr>
            <w:r w:rsidRPr="00A5746B">
              <w:rPr>
                <w:sz w:val="22"/>
                <w:szCs w:val="22"/>
              </w:rPr>
              <w:t>Одноставочный, руб./Гкал</w:t>
            </w:r>
          </w:p>
        </w:tc>
        <w:tc>
          <w:tcPr>
            <w:tcW w:w="1412" w:type="pct"/>
            <w:shd w:val="clear" w:color="auto" w:fill="auto"/>
            <w:tcMar>
              <w:top w:w="0" w:type="dxa"/>
              <w:left w:w="149" w:type="dxa"/>
              <w:bottom w:w="0" w:type="dxa"/>
              <w:right w:w="149" w:type="dxa"/>
            </w:tcMar>
            <w:hideMark/>
          </w:tcPr>
          <w:p w:rsidR="00F16434" w:rsidRPr="00A5746B" w:rsidRDefault="00F16434" w:rsidP="00F16434">
            <w:pPr>
              <w:pStyle w:val="formattext0"/>
              <w:spacing w:before="0" w:beforeAutospacing="0" w:after="0" w:afterAutospacing="0"/>
              <w:ind w:firstLine="0"/>
              <w:jc w:val="center"/>
              <w:textAlignment w:val="baseline"/>
              <w:rPr>
                <w:sz w:val="22"/>
                <w:szCs w:val="22"/>
              </w:rPr>
            </w:pPr>
            <w:r w:rsidRPr="00A5746B">
              <w:rPr>
                <w:sz w:val="22"/>
                <w:szCs w:val="22"/>
              </w:rPr>
              <w:t>с 01.01.2021 по 30.06.2021</w:t>
            </w:r>
          </w:p>
        </w:tc>
        <w:tc>
          <w:tcPr>
            <w:tcW w:w="829" w:type="pct"/>
            <w:shd w:val="clear" w:color="auto" w:fill="auto"/>
            <w:tcMar>
              <w:top w:w="0" w:type="dxa"/>
              <w:left w:w="149" w:type="dxa"/>
              <w:bottom w:w="0" w:type="dxa"/>
              <w:right w:w="149" w:type="dxa"/>
            </w:tcMar>
            <w:hideMark/>
          </w:tcPr>
          <w:p w:rsidR="00F16434" w:rsidRPr="00A5746B" w:rsidRDefault="00F16434" w:rsidP="00F16434">
            <w:pPr>
              <w:pStyle w:val="formattext0"/>
              <w:spacing w:before="0" w:beforeAutospacing="0" w:after="0" w:afterAutospacing="0"/>
              <w:ind w:firstLine="0"/>
              <w:jc w:val="center"/>
              <w:textAlignment w:val="baseline"/>
              <w:rPr>
                <w:sz w:val="22"/>
                <w:szCs w:val="22"/>
              </w:rPr>
            </w:pPr>
            <w:r w:rsidRPr="00A5746B">
              <w:rPr>
                <w:sz w:val="22"/>
                <w:szCs w:val="22"/>
              </w:rPr>
              <w:t>4910,00</w:t>
            </w:r>
          </w:p>
        </w:tc>
      </w:tr>
      <w:tr w:rsidR="00F16434" w:rsidRPr="00A5746B" w:rsidTr="00F16434">
        <w:tc>
          <w:tcPr>
            <w:tcW w:w="407" w:type="pct"/>
            <w:vMerge/>
            <w:shd w:val="clear" w:color="auto" w:fill="auto"/>
            <w:tcMar>
              <w:top w:w="0" w:type="dxa"/>
              <w:left w:w="149" w:type="dxa"/>
              <w:bottom w:w="0" w:type="dxa"/>
              <w:right w:w="149" w:type="dxa"/>
            </w:tcMar>
            <w:hideMark/>
          </w:tcPr>
          <w:p w:rsidR="00F16434" w:rsidRPr="00A5746B" w:rsidRDefault="00F16434" w:rsidP="00F16434">
            <w:pPr>
              <w:rPr>
                <w:sz w:val="22"/>
              </w:rPr>
            </w:pPr>
          </w:p>
        </w:tc>
        <w:tc>
          <w:tcPr>
            <w:tcW w:w="1416" w:type="pct"/>
            <w:vMerge/>
            <w:shd w:val="clear" w:color="auto" w:fill="auto"/>
            <w:tcMar>
              <w:top w:w="0" w:type="dxa"/>
              <w:left w:w="149" w:type="dxa"/>
              <w:bottom w:w="0" w:type="dxa"/>
              <w:right w:w="149" w:type="dxa"/>
            </w:tcMar>
            <w:hideMark/>
          </w:tcPr>
          <w:p w:rsidR="00F16434" w:rsidRPr="00A5746B" w:rsidRDefault="00F16434" w:rsidP="00F16434">
            <w:pPr>
              <w:rPr>
                <w:sz w:val="22"/>
              </w:rPr>
            </w:pPr>
          </w:p>
        </w:tc>
        <w:tc>
          <w:tcPr>
            <w:tcW w:w="936" w:type="pct"/>
            <w:vMerge/>
            <w:shd w:val="clear" w:color="auto" w:fill="auto"/>
            <w:tcMar>
              <w:top w:w="0" w:type="dxa"/>
              <w:left w:w="149" w:type="dxa"/>
              <w:bottom w:w="0" w:type="dxa"/>
              <w:right w:w="149" w:type="dxa"/>
            </w:tcMar>
            <w:hideMark/>
          </w:tcPr>
          <w:p w:rsidR="00F16434" w:rsidRPr="00A5746B" w:rsidRDefault="00F16434" w:rsidP="00F16434">
            <w:pPr>
              <w:rPr>
                <w:sz w:val="22"/>
              </w:rPr>
            </w:pPr>
          </w:p>
        </w:tc>
        <w:tc>
          <w:tcPr>
            <w:tcW w:w="1412" w:type="pct"/>
            <w:shd w:val="clear" w:color="auto" w:fill="auto"/>
            <w:tcMar>
              <w:top w:w="0" w:type="dxa"/>
              <w:left w:w="149" w:type="dxa"/>
              <w:bottom w:w="0" w:type="dxa"/>
              <w:right w:w="149" w:type="dxa"/>
            </w:tcMar>
            <w:hideMark/>
          </w:tcPr>
          <w:p w:rsidR="00F16434" w:rsidRPr="00A5746B" w:rsidRDefault="00F16434" w:rsidP="00F16434">
            <w:pPr>
              <w:pStyle w:val="formattext0"/>
              <w:spacing w:before="0" w:beforeAutospacing="0" w:after="0" w:afterAutospacing="0"/>
              <w:ind w:firstLine="0"/>
              <w:jc w:val="center"/>
              <w:textAlignment w:val="baseline"/>
              <w:rPr>
                <w:sz w:val="22"/>
                <w:szCs w:val="22"/>
              </w:rPr>
            </w:pPr>
            <w:r w:rsidRPr="00A5746B">
              <w:rPr>
                <w:sz w:val="22"/>
                <w:szCs w:val="22"/>
              </w:rPr>
              <w:t>с 01.07.2021 по 31.12.2021</w:t>
            </w:r>
          </w:p>
        </w:tc>
        <w:tc>
          <w:tcPr>
            <w:tcW w:w="829" w:type="pct"/>
            <w:shd w:val="clear" w:color="auto" w:fill="auto"/>
            <w:tcMar>
              <w:top w:w="0" w:type="dxa"/>
              <w:left w:w="149" w:type="dxa"/>
              <w:bottom w:w="0" w:type="dxa"/>
              <w:right w:w="149" w:type="dxa"/>
            </w:tcMar>
            <w:hideMark/>
          </w:tcPr>
          <w:p w:rsidR="00F16434" w:rsidRPr="00A5746B" w:rsidRDefault="00F16434" w:rsidP="00F16434">
            <w:pPr>
              <w:pStyle w:val="formattext0"/>
              <w:spacing w:before="0" w:beforeAutospacing="0" w:after="0" w:afterAutospacing="0"/>
              <w:ind w:firstLine="0"/>
              <w:jc w:val="center"/>
              <w:textAlignment w:val="baseline"/>
              <w:rPr>
                <w:sz w:val="22"/>
                <w:szCs w:val="22"/>
              </w:rPr>
            </w:pPr>
            <w:r w:rsidRPr="00A5746B">
              <w:rPr>
                <w:sz w:val="22"/>
                <w:szCs w:val="22"/>
              </w:rPr>
              <w:t>5116,41</w:t>
            </w:r>
          </w:p>
        </w:tc>
      </w:tr>
      <w:tr w:rsidR="00F16434" w:rsidRPr="00A5746B" w:rsidTr="00F16434">
        <w:tc>
          <w:tcPr>
            <w:tcW w:w="407" w:type="pct"/>
            <w:vMerge/>
            <w:shd w:val="clear" w:color="auto" w:fill="auto"/>
            <w:tcMar>
              <w:top w:w="0" w:type="dxa"/>
              <w:left w:w="149" w:type="dxa"/>
              <w:bottom w:w="0" w:type="dxa"/>
              <w:right w:w="149" w:type="dxa"/>
            </w:tcMar>
            <w:hideMark/>
          </w:tcPr>
          <w:p w:rsidR="00F16434" w:rsidRPr="00A5746B" w:rsidRDefault="00F16434" w:rsidP="00F16434">
            <w:pPr>
              <w:rPr>
                <w:sz w:val="22"/>
              </w:rPr>
            </w:pPr>
          </w:p>
        </w:tc>
        <w:tc>
          <w:tcPr>
            <w:tcW w:w="1416" w:type="pct"/>
            <w:vMerge/>
            <w:shd w:val="clear" w:color="auto" w:fill="auto"/>
            <w:tcMar>
              <w:top w:w="0" w:type="dxa"/>
              <w:left w:w="149" w:type="dxa"/>
              <w:bottom w:w="0" w:type="dxa"/>
              <w:right w:w="149" w:type="dxa"/>
            </w:tcMar>
            <w:hideMark/>
          </w:tcPr>
          <w:p w:rsidR="00F16434" w:rsidRPr="00A5746B" w:rsidRDefault="00F16434" w:rsidP="00F16434">
            <w:pPr>
              <w:rPr>
                <w:sz w:val="22"/>
              </w:rPr>
            </w:pPr>
          </w:p>
        </w:tc>
        <w:tc>
          <w:tcPr>
            <w:tcW w:w="936" w:type="pct"/>
            <w:vMerge/>
            <w:shd w:val="clear" w:color="auto" w:fill="auto"/>
            <w:tcMar>
              <w:top w:w="0" w:type="dxa"/>
              <w:left w:w="149" w:type="dxa"/>
              <w:bottom w:w="0" w:type="dxa"/>
              <w:right w:w="149" w:type="dxa"/>
            </w:tcMar>
            <w:hideMark/>
          </w:tcPr>
          <w:p w:rsidR="00F16434" w:rsidRPr="00A5746B" w:rsidRDefault="00F16434" w:rsidP="00F16434">
            <w:pPr>
              <w:rPr>
                <w:sz w:val="22"/>
              </w:rPr>
            </w:pPr>
          </w:p>
        </w:tc>
        <w:tc>
          <w:tcPr>
            <w:tcW w:w="1412" w:type="pct"/>
            <w:shd w:val="clear" w:color="auto" w:fill="auto"/>
            <w:tcMar>
              <w:top w:w="0" w:type="dxa"/>
              <w:left w:w="149" w:type="dxa"/>
              <w:bottom w:w="0" w:type="dxa"/>
              <w:right w:w="149" w:type="dxa"/>
            </w:tcMar>
            <w:hideMark/>
          </w:tcPr>
          <w:p w:rsidR="00F16434" w:rsidRPr="00A5746B" w:rsidRDefault="00F16434" w:rsidP="00F16434">
            <w:pPr>
              <w:pStyle w:val="formattext0"/>
              <w:spacing w:before="0" w:beforeAutospacing="0" w:after="0" w:afterAutospacing="0"/>
              <w:ind w:firstLine="0"/>
              <w:jc w:val="center"/>
              <w:textAlignment w:val="baseline"/>
              <w:rPr>
                <w:sz w:val="22"/>
                <w:szCs w:val="22"/>
              </w:rPr>
            </w:pPr>
            <w:r w:rsidRPr="00A5746B">
              <w:rPr>
                <w:sz w:val="22"/>
                <w:szCs w:val="22"/>
              </w:rPr>
              <w:t>с 01.01.2022 по 30.06.2022</w:t>
            </w:r>
          </w:p>
        </w:tc>
        <w:tc>
          <w:tcPr>
            <w:tcW w:w="829" w:type="pct"/>
            <w:shd w:val="clear" w:color="auto" w:fill="auto"/>
            <w:tcMar>
              <w:top w:w="0" w:type="dxa"/>
              <w:left w:w="149" w:type="dxa"/>
              <w:bottom w:w="0" w:type="dxa"/>
              <w:right w:w="149" w:type="dxa"/>
            </w:tcMar>
            <w:hideMark/>
          </w:tcPr>
          <w:p w:rsidR="00F16434" w:rsidRPr="00A5746B" w:rsidRDefault="00F16434" w:rsidP="00F16434">
            <w:pPr>
              <w:pStyle w:val="formattext0"/>
              <w:spacing w:before="0" w:beforeAutospacing="0" w:after="0" w:afterAutospacing="0"/>
              <w:ind w:firstLine="0"/>
              <w:jc w:val="center"/>
              <w:textAlignment w:val="baseline"/>
              <w:rPr>
                <w:sz w:val="22"/>
                <w:szCs w:val="22"/>
              </w:rPr>
            </w:pPr>
            <w:r w:rsidRPr="00A5746B">
              <w:rPr>
                <w:sz w:val="22"/>
                <w:szCs w:val="22"/>
              </w:rPr>
              <w:t>5116,41</w:t>
            </w:r>
          </w:p>
        </w:tc>
      </w:tr>
      <w:tr w:rsidR="00F16434" w:rsidRPr="00A5746B" w:rsidTr="00F16434">
        <w:tc>
          <w:tcPr>
            <w:tcW w:w="407" w:type="pct"/>
            <w:vMerge/>
            <w:shd w:val="clear" w:color="auto" w:fill="auto"/>
            <w:tcMar>
              <w:top w:w="0" w:type="dxa"/>
              <w:left w:w="149" w:type="dxa"/>
              <w:bottom w:w="0" w:type="dxa"/>
              <w:right w:w="149" w:type="dxa"/>
            </w:tcMar>
            <w:hideMark/>
          </w:tcPr>
          <w:p w:rsidR="00F16434" w:rsidRPr="00A5746B" w:rsidRDefault="00F16434" w:rsidP="00F16434">
            <w:pPr>
              <w:rPr>
                <w:sz w:val="22"/>
              </w:rPr>
            </w:pPr>
          </w:p>
        </w:tc>
        <w:tc>
          <w:tcPr>
            <w:tcW w:w="1416" w:type="pct"/>
            <w:vMerge/>
            <w:shd w:val="clear" w:color="auto" w:fill="auto"/>
            <w:tcMar>
              <w:top w:w="0" w:type="dxa"/>
              <w:left w:w="149" w:type="dxa"/>
              <w:bottom w:w="0" w:type="dxa"/>
              <w:right w:w="149" w:type="dxa"/>
            </w:tcMar>
            <w:hideMark/>
          </w:tcPr>
          <w:p w:rsidR="00F16434" w:rsidRPr="00A5746B" w:rsidRDefault="00F16434" w:rsidP="00F16434">
            <w:pPr>
              <w:rPr>
                <w:sz w:val="22"/>
              </w:rPr>
            </w:pPr>
          </w:p>
        </w:tc>
        <w:tc>
          <w:tcPr>
            <w:tcW w:w="936" w:type="pct"/>
            <w:vMerge/>
            <w:shd w:val="clear" w:color="auto" w:fill="auto"/>
            <w:tcMar>
              <w:top w:w="0" w:type="dxa"/>
              <w:left w:w="149" w:type="dxa"/>
              <w:bottom w:w="0" w:type="dxa"/>
              <w:right w:w="149" w:type="dxa"/>
            </w:tcMar>
            <w:hideMark/>
          </w:tcPr>
          <w:p w:rsidR="00F16434" w:rsidRPr="00A5746B" w:rsidRDefault="00F16434" w:rsidP="00F16434">
            <w:pPr>
              <w:rPr>
                <w:sz w:val="22"/>
              </w:rPr>
            </w:pPr>
          </w:p>
        </w:tc>
        <w:tc>
          <w:tcPr>
            <w:tcW w:w="1412" w:type="pct"/>
            <w:shd w:val="clear" w:color="auto" w:fill="auto"/>
            <w:tcMar>
              <w:top w:w="0" w:type="dxa"/>
              <w:left w:w="149" w:type="dxa"/>
              <w:bottom w:w="0" w:type="dxa"/>
              <w:right w:w="149" w:type="dxa"/>
            </w:tcMar>
            <w:hideMark/>
          </w:tcPr>
          <w:p w:rsidR="00F16434" w:rsidRPr="00A5746B" w:rsidRDefault="00F16434" w:rsidP="00F16434">
            <w:pPr>
              <w:pStyle w:val="formattext0"/>
              <w:spacing w:before="0" w:beforeAutospacing="0" w:after="0" w:afterAutospacing="0"/>
              <w:ind w:firstLine="0"/>
              <w:jc w:val="center"/>
              <w:textAlignment w:val="baseline"/>
              <w:rPr>
                <w:sz w:val="22"/>
                <w:szCs w:val="22"/>
              </w:rPr>
            </w:pPr>
            <w:r w:rsidRPr="00A5746B">
              <w:rPr>
                <w:sz w:val="22"/>
                <w:szCs w:val="22"/>
              </w:rPr>
              <w:t>с 01.07.2022 по 31.12.2022</w:t>
            </w:r>
          </w:p>
        </w:tc>
        <w:tc>
          <w:tcPr>
            <w:tcW w:w="829" w:type="pct"/>
            <w:shd w:val="clear" w:color="auto" w:fill="auto"/>
            <w:tcMar>
              <w:top w:w="0" w:type="dxa"/>
              <w:left w:w="149" w:type="dxa"/>
              <w:bottom w:w="0" w:type="dxa"/>
              <w:right w:w="149" w:type="dxa"/>
            </w:tcMar>
            <w:hideMark/>
          </w:tcPr>
          <w:p w:rsidR="00F16434" w:rsidRPr="00A5746B" w:rsidRDefault="00F16434" w:rsidP="00F16434">
            <w:pPr>
              <w:pStyle w:val="formattext0"/>
              <w:spacing w:before="0" w:beforeAutospacing="0" w:after="0" w:afterAutospacing="0"/>
              <w:ind w:firstLine="0"/>
              <w:jc w:val="center"/>
              <w:textAlignment w:val="baseline"/>
              <w:rPr>
                <w:sz w:val="22"/>
                <w:szCs w:val="22"/>
              </w:rPr>
            </w:pPr>
            <w:r w:rsidRPr="00A5746B">
              <w:rPr>
                <w:sz w:val="22"/>
                <w:szCs w:val="22"/>
              </w:rPr>
              <w:t>5606,69</w:t>
            </w:r>
          </w:p>
        </w:tc>
      </w:tr>
      <w:tr w:rsidR="00F16434" w:rsidRPr="00A5746B" w:rsidTr="00F16434">
        <w:tc>
          <w:tcPr>
            <w:tcW w:w="407" w:type="pct"/>
            <w:vMerge/>
            <w:shd w:val="clear" w:color="auto" w:fill="auto"/>
            <w:tcMar>
              <w:top w:w="0" w:type="dxa"/>
              <w:left w:w="149" w:type="dxa"/>
              <w:bottom w:w="0" w:type="dxa"/>
              <w:right w:w="149" w:type="dxa"/>
            </w:tcMar>
            <w:hideMark/>
          </w:tcPr>
          <w:p w:rsidR="00F16434" w:rsidRPr="00A5746B" w:rsidRDefault="00F16434" w:rsidP="00F16434">
            <w:pPr>
              <w:jc w:val="left"/>
              <w:rPr>
                <w:sz w:val="22"/>
              </w:rPr>
            </w:pPr>
          </w:p>
        </w:tc>
        <w:tc>
          <w:tcPr>
            <w:tcW w:w="1416" w:type="pct"/>
            <w:vMerge/>
            <w:shd w:val="clear" w:color="auto" w:fill="auto"/>
            <w:tcMar>
              <w:top w:w="0" w:type="dxa"/>
              <w:left w:w="149" w:type="dxa"/>
              <w:bottom w:w="0" w:type="dxa"/>
              <w:right w:w="149" w:type="dxa"/>
            </w:tcMar>
            <w:hideMark/>
          </w:tcPr>
          <w:p w:rsidR="00F16434" w:rsidRPr="00A5746B" w:rsidRDefault="00F16434" w:rsidP="00F16434">
            <w:pPr>
              <w:rPr>
                <w:sz w:val="22"/>
              </w:rPr>
            </w:pPr>
          </w:p>
        </w:tc>
        <w:tc>
          <w:tcPr>
            <w:tcW w:w="3177" w:type="pct"/>
            <w:gridSpan w:val="3"/>
            <w:shd w:val="clear" w:color="auto" w:fill="auto"/>
            <w:tcMar>
              <w:top w:w="0" w:type="dxa"/>
              <w:left w:w="149" w:type="dxa"/>
              <w:bottom w:w="0" w:type="dxa"/>
              <w:right w:w="149" w:type="dxa"/>
            </w:tcMar>
            <w:hideMark/>
          </w:tcPr>
          <w:p w:rsidR="00F16434" w:rsidRPr="00A5746B" w:rsidRDefault="00F16434" w:rsidP="00F16434">
            <w:pPr>
              <w:pStyle w:val="formattext0"/>
              <w:spacing w:before="0" w:beforeAutospacing="0" w:after="0" w:afterAutospacing="0"/>
              <w:ind w:firstLine="0"/>
              <w:textAlignment w:val="baseline"/>
              <w:rPr>
                <w:sz w:val="22"/>
                <w:szCs w:val="22"/>
              </w:rPr>
            </w:pPr>
            <w:r w:rsidRPr="00A5746B">
              <w:rPr>
                <w:sz w:val="22"/>
                <w:szCs w:val="22"/>
              </w:rPr>
              <w:t>Население</w:t>
            </w:r>
          </w:p>
        </w:tc>
      </w:tr>
      <w:tr w:rsidR="00F16434" w:rsidRPr="00A5746B" w:rsidTr="00F16434">
        <w:tc>
          <w:tcPr>
            <w:tcW w:w="407" w:type="pct"/>
            <w:vMerge/>
            <w:shd w:val="clear" w:color="auto" w:fill="auto"/>
            <w:tcMar>
              <w:top w:w="0" w:type="dxa"/>
              <w:left w:w="149" w:type="dxa"/>
              <w:bottom w:w="0" w:type="dxa"/>
              <w:right w:w="149" w:type="dxa"/>
            </w:tcMar>
            <w:hideMark/>
          </w:tcPr>
          <w:p w:rsidR="00F16434" w:rsidRPr="00A5746B" w:rsidRDefault="00F16434" w:rsidP="00F16434">
            <w:pPr>
              <w:rPr>
                <w:sz w:val="22"/>
              </w:rPr>
            </w:pPr>
          </w:p>
        </w:tc>
        <w:tc>
          <w:tcPr>
            <w:tcW w:w="1416" w:type="pct"/>
            <w:vMerge/>
            <w:shd w:val="clear" w:color="auto" w:fill="auto"/>
            <w:tcMar>
              <w:top w:w="0" w:type="dxa"/>
              <w:left w:w="149" w:type="dxa"/>
              <w:bottom w:w="0" w:type="dxa"/>
              <w:right w:w="149" w:type="dxa"/>
            </w:tcMar>
            <w:hideMark/>
          </w:tcPr>
          <w:p w:rsidR="00F16434" w:rsidRPr="00A5746B" w:rsidRDefault="00F16434" w:rsidP="00F16434">
            <w:pPr>
              <w:rPr>
                <w:sz w:val="22"/>
              </w:rPr>
            </w:pPr>
          </w:p>
        </w:tc>
        <w:tc>
          <w:tcPr>
            <w:tcW w:w="936" w:type="pct"/>
            <w:vMerge w:val="restart"/>
            <w:shd w:val="clear" w:color="auto" w:fill="auto"/>
            <w:tcMar>
              <w:top w:w="0" w:type="dxa"/>
              <w:left w:w="149" w:type="dxa"/>
              <w:bottom w:w="0" w:type="dxa"/>
              <w:right w:w="149" w:type="dxa"/>
            </w:tcMar>
            <w:hideMark/>
          </w:tcPr>
          <w:p w:rsidR="00F16434" w:rsidRPr="00A5746B" w:rsidRDefault="00F16434" w:rsidP="00F16434">
            <w:pPr>
              <w:pStyle w:val="formattext0"/>
              <w:spacing w:before="0" w:beforeAutospacing="0" w:after="0" w:afterAutospacing="0"/>
              <w:ind w:firstLine="0"/>
              <w:jc w:val="center"/>
              <w:textAlignment w:val="baseline"/>
              <w:rPr>
                <w:sz w:val="22"/>
                <w:szCs w:val="22"/>
              </w:rPr>
            </w:pPr>
            <w:r w:rsidRPr="00A5746B">
              <w:rPr>
                <w:sz w:val="22"/>
                <w:szCs w:val="22"/>
              </w:rPr>
              <w:t>Одноставочный, руб./Гкал</w:t>
            </w:r>
          </w:p>
        </w:tc>
        <w:tc>
          <w:tcPr>
            <w:tcW w:w="1412" w:type="pct"/>
            <w:shd w:val="clear" w:color="auto" w:fill="auto"/>
            <w:tcMar>
              <w:top w:w="0" w:type="dxa"/>
              <w:left w:w="149" w:type="dxa"/>
              <w:bottom w:w="0" w:type="dxa"/>
              <w:right w:w="149" w:type="dxa"/>
            </w:tcMar>
            <w:hideMark/>
          </w:tcPr>
          <w:p w:rsidR="00F16434" w:rsidRPr="00A5746B" w:rsidRDefault="00F16434" w:rsidP="00F16434">
            <w:pPr>
              <w:pStyle w:val="formattext0"/>
              <w:spacing w:before="0" w:beforeAutospacing="0" w:after="0" w:afterAutospacing="0"/>
              <w:ind w:firstLine="0"/>
              <w:jc w:val="center"/>
              <w:textAlignment w:val="baseline"/>
              <w:rPr>
                <w:sz w:val="22"/>
                <w:szCs w:val="22"/>
              </w:rPr>
            </w:pPr>
            <w:r w:rsidRPr="00A5746B">
              <w:rPr>
                <w:sz w:val="22"/>
                <w:szCs w:val="22"/>
              </w:rPr>
              <w:t>с 01.01.2021 по 30.06.2021</w:t>
            </w:r>
          </w:p>
        </w:tc>
        <w:tc>
          <w:tcPr>
            <w:tcW w:w="829" w:type="pct"/>
            <w:shd w:val="clear" w:color="auto" w:fill="auto"/>
            <w:tcMar>
              <w:top w:w="0" w:type="dxa"/>
              <w:left w:w="149" w:type="dxa"/>
              <w:bottom w:w="0" w:type="dxa"/>
              <w:right w:w="149" w:type="dxa"/>
            </w:tcMar>
            <w:hideMark/>
          </w:tcPr>
          <w:p w:rsidR="00F16434" w:rsidRPr="00A5746B" w:rsidRDefault="00F16434" w:rsidP="00F16434">
            <w:pPr>
              <w:pStyle w:val="formattext0"/>
              <w:spacing w:before="0" w:beforeAutospacing="0" w:after="0" w:afterAutospacing="0"/>
              <w:ind w:firstLine="0"/>
              <w:jc w:val="center"/>
              <w:textAlignment w:val="baseline"/>
              <w:rPr>
                <w:sz w:val="22"/>
                <w:szCs w:val="22"/>
              </w:rPr>
            </w:pPr>
            <w:r w:rsidRPr="00A5746B">
              <w:rPr>
                <w:sz w:val="22"/>
                <w:szCs w:val="22"/>
              </w:rPr>
              <w:t>-</w:t>
            </w:r>
          </w:p>
        </w:tc>
      </w:tr>
      <w:tr w:rsidR="00F16434" w:rsidRPr="00A5746B" w:rsidTr="00F16434">
        <w:tc>
          <w:tcPr>
            <w:tcW w:w="407" w:type="pct"/>
            <w:vMerge/>
            <w:shd w:val="clear" w:color="auto" w:fill="auto"/>
            <w:tcMar>
              <w:top w:w="0" w:type="dxa"/>
              <w:left w:w="149" w:type="dxa"/>
              <w:bottom w:w="0" w:type="dxa"/>
              <w:right w:w="149" w:type="dxa"/>
            </w:tcMar>
            <w:hideMark/>
          </w:tcPr>
          <w:p w:rsidR="00F16434" w:rsidRPr="00A5746B" w:rsidRDefault="00F16434" w:rsidP="00F16434">
            <w:pPr>
              <w:rPr>
                <w:sz w:val="22"/>
              </w:rPr>
            </w:pPr>
          </w:p>
        </w:tc>
        <w:tc>
          <w:tcPr>
            <w:tcW w:w="1416" w:type="pct"/>
            <w:vMerge/>
            <w:shd w:val="clear" w:color="auto" w:fill="auto"/>
            <w:tcMar>
              <w:top w:w="0" w:type="dxa"/>
              <w:left w:w="149" w:type="dxa"/>
              <w:bottom w:w="0" w:type="dxa"/>
              <w:right w:w="149" w:type="dxa"/>
            </w:tcMar>
            <w:hideMark/>
          </w:tcPr>
          <w:p w:rsidR="00F16434" w:rsidRPr="00A5746B" w:rsidRDefault="00F16434" w:rsidP="00F16434">
            <w:pPr>
              <w:rPr>
                <w:sz w:val="22"/>
              </w:rPr>
            </w:pPr>
          </w:p>
        </w:tc>
        <w:tc>
          <w:tcPr>
            <w:tcW w:w="936" w:type="pct"/>
            <w:vMerge/>
            <w:shd w:val="clear" w:color="auto" w:fill="auto"/>
            <w:tcMar>
              <w:top w:w="0" w:type="dxa"/>
              <w:left w:w="149" w:type="dxa"/>
              <w:bottom w:w="0" w:type="dxa"/>
              <w:right w:w="149" w:type="dxa"/>
            </w:tcMar>
            <w:hideMark/>
          </w:tcPr>
          <w:p w:rsidR="00F16434" w:rsidRPr="00A5746B" w:rsidRDefault="00F16434" w:rsidP="00F16434">
            <w:pPr>
              <w:rPr>
                <w:sz w:val="22"/>
              </w:rPr>
            </w:pPr>
          </w:p>
        </w:tc>
        <w:tc>
          <w:tcPr>
            <w:tcW w:w="1412" w:type="pct"/>
            <w:shd w:val="clear" w:color="auto" w:fill="auto"/>
            <w:tcMar>
              <w:top w:w="0" w:type="dxa"/>
              <w:left w:w="149" w:type="dxa"/>
              <w:bottom w:w="0" w:type="dxa"/>
              <w:right w:w="149" w:type="dxa"/>
            </w:tcMar>
            <w:hideMark/>
          </w:tcPr>
          <w:p w:rsidR="00F16434" w:rsidRPr="00A5746B" w:rsidRDefault="00F16434" w:rsidP="00F16434">
            <w:pPr>
              <w:pStyle w:val="formattext0"/>
              <w:spacing w:before="0" w:beforeAutospacing="0" w:after="0" w:afterAutospacing="0"/>
              <w:ind w:firstLine="0"/>
              <w:jc w:val="center"/>
              <w:textAlignment w:val="baseline"/>
              <w:rPr>
                <w:sz w:val="22"/>
                <w:szCs w:val="22"/>
              </w:rPr>
            </w:pPr>
            <w:r w:rsidRPr="00A5746B">
              <w:rPr>
                <w:sz w:val="22"/>
                <w:szCs w:val="22"/>
              </w:rPr>
              <w:t>с 01.07.2021 по 31.12.2021</w:t>
            </w:r>
          </w:p>
        </w:tc>
        <w:tc>
          <w:tcPr>
            <w:tcW w:w="829" w:type="pct"/>
            <w:shd w:val="clear" w:color="auto" w:fill="auto"/>
            <w:tcMar>
              <w:top w:w="0" w:type="dxa"/>
              <w:left w:w="149" w:type="dxa"/>
              <w:bottom w:w="0" w:type="dxa"/>
              <w:right w:w="149" w:type="dxa"/>
            </w:tcMar>
            <w:hideMark/>
          </w:tcPr>
          <w:p w:rsidR="00F16434" w:rsidRPr="00A5746B" w:rsidRDefault="00F16434" w:rsidP="00F16434">
            <w:pPr>
              <w:pStyle w:val="formattext0"/>
              <w:spacing w:before="0" w:beforeAutospacing="0" w:after="0" w:afterAutospacing="0"/>
              <w:ind w:firstLine="0"/>
              <w:jc w:val="center"/>
              <w:textAlignment w:val="baseline"/>
              <w:rPr>
                <w:sz w:val="22"/>
                <w:szCs w:val="22"/>
              </w:rPr>
            </w:pPr>
            <w:r w:rsidRPr="00A5746B">
              <w:rPr>
                <w:sz w:val="22"/>
                <w:szCs w:val="22"/>
              </w:rPr>
              <w:t>-</w:t>
            </w:r>
          </w:p>
        </w:tc>
      </w:tr>
      <w:tr w:rsidR="00F16434" w:rsidRPr="00A5746B" w:rsidTr="00F16434">
        <w:tc>
          <w:tcPr>
            <w:tcW w:w="407" w:type="pct"/>
            <w:vMerge/>
            <w:shd w:val="clear" w:color="auto" w:fill="auto"/>
            <w:tcMar>
              <w:top w:w="0" w:type="dxa"/>
              <w:left w:w="149" w:type="dxa"/>
              <w:bottom w:w="0" w:type="dxa"/>
              <w:right w:w="149" w:type="dxa"/>
            </w:tcMar>
            <w:hideMark/>
          </w:tcPr>
          <w:p w:rsidR="00F16434" w:rsidRPr="00A5746B" w:rsidRDefault="00F16434" w:rsidP="00F16434">
            <w:pPr>
              <w:rPr>
                <w:sz w:val="22"/>
              </w:rPr>
            </w:pPr>
          </w:p>
        </w:tc>
        <w:tc>
          <w:tcPr>
            <w:tcW w:w="1416" w:type="pct"/>
            <w:vMerge/>
            <w:shd w:val="clear" w:color="auto" w:fill="auto"/>
            <w:tcMar>
              <w:top w:w="0" w:type="dxa"/>
              <w:left w:w="149" w:type="dxa"/>
              <w:bottom w:w="0" w:type="dxa"/>
              <w:right w:w="149" w:type="dxa"/>
            </w:tcMar>
            <w:hideMark/>
          </w:tcPr>
          <w:p w:rsidR="00F16434" w:rsidRPr="00A5746B" w:rsidRDefault="00F16434" w:rsidP="00F16434">
            <w:pPr>
              <w:rPr>
                <w:sz w:val="22"/>
              </w:rPr>
            </w:pPr>
          </w:p>
        </w:tc>
        <w:tc>
          <w:tcPr>
            <w:tcW w:w="936" w:type="pct"/>
            <w:vMerge/>
            <w:shd w:val="clear" w:color="auto" w:fill="auto"/>
            <w:tcMar>
              <w:top w:w="0" w:type="dxa"/>
              <w:left w:w="149" w:type="dxa"/>
              <w:bottom w:w="0" w:type="dxa"/>
              <w:right w:w="149" w:type="dxa"/>
            </w:tcMar>
            <w:hideMark/>
          </w:tcPr>
          <w:p w:rsidR="00F16434" w:rsidRPr="00A5746B" w:rsidRDefault="00F16434" w:rsidP="00F16434">
            <w:pPr>
              <w:rPr>
                <w:sz w:val="22"/>
              </w:rPr>
            </w:pPr>
          </w:p>
        </w:tc>
        <w:tc>
          <w:tcPr>
            <w:tcW w:w="1412" w:type="pct"/>
            <w:shd w:val="clear" w:color="auto" w:fill="auto"/>
            <w:tcMar>
              <w:top w:w="0" w:type="dxa"/>
              <w:left w:w="149" w:type="dxa"/>
              <w:bottom w:w="0" w:type="dxa"/>
              <w:right w:w="149" w:type="dxa"/>
            </w:tcMar>
            <w:hideMark/>
          </w:tcPr>
          <w:p w:rsidR="00F16434" w:rsidRPr="00A5746B" w:rsidRDefault="00F16434" w:rsidP="00F16434">
            <w:pPr>
              <w:pStyle w:val="formattext0"/>
              <w:spacing w:before="0" w:beforeAutospacing="0" w:after="0" w:afterAutospacing="0"/>
              <w:ind w:firstLine="0"/>
              <w:jc w:val="center"/>
              <w:textAlignment w:val="baseline"/>
              <w:rPr>
                <w:sz w:val="22"/>
                <w:szCs w:val="22"/>
              </w:rPr>
            </w:pPr>
            <w:r w:rsidRPr="00A5746B">
              <w:rPr>
                <w:sz w:val="22"/>
                <w:szCs w:val="22"/>
              </w:rPr>
              <w:t>с 01.01.2022 по 30.06.2022</w:t>
            </w:r>
          </w:p>
        </w:tc>
        <w:tc>
          <w:tcPr>
            <w:tcW w:w="829" w:type="pct"/>
            <w:shd w:val="clear" w:color="auto" w:fill="auto"/>
            <w:tcMar>
              <w:top w:w="0" w:type="dxa"/>
              <w:left w:w="149" w:type="dxa"/>
              <w:bottom w:w="0" w:type="dxa"/>
              <w:right w:w="149" w:type="dxa"/>
            </w:tcMar>
            <w:hideMark/>
          </w:tcPr>
          <w:p w:rsidR="00F16434" w:rsidRPr="00A5746B" w:rsidRDefault="00F16434" w:rsidP="00F16434">
            <w:pPr>
              <w:pStyle w:val="formattext0"/>
              <w:spacing w:before="0" w:beforeAutospacing="0" w:after="0" w:afterAutospacing="0"/>
              <w:ind w:firstLine="0"/>
              <w:jc w:val="center"/>
              <w:textAlignment w:val="baseline"/>
              <w:rPr>
                <w:sz w:val="22"/>
                <w:szCs w:val="22"/>
              </w:rPr>
            </w:pPr>
            <w:r w:rsidRPr="00A5746B">
              <w:rPr>
                <w:sz w:val="22"/>
                <w:szCs w:val="22"/>
              </w:rPr>
              <w:t>-</w:t>
            </w:r>
          </w:p>
        </w:tc>
      </w:tr>
      <w:tr w:rsidR="00F16434" w:rsidRPr="00A5746B" w:rsidTr="00F16434">
        <w:tc>
          <w:tcPr>
            <w:tcW w:w="407" w:type="pct"/>
            <w:vMerge/>
            <w:shd w:val="clear" w:color="auto" w:fill="auto"/>
            <w:tcMar>
              <w:top w:w="0" w:type="dxa"/>
              <w:left w:w="149" w:type="dxa"/>
              <w:bottom w:w="0" w:type="dxa"/>
              <w:right w:w="149" w:type="dxa"/>
            </w:tcMar>
            <w:hideMark/>
          </w:tcPr>
          <w:p w:rsidR="00F16434" w:rsidRPr="00A5746B" w:rsidRDefault="00F16434" w:rsidP="00F16434">
            <w:pPr>
              <w:rPr>
                <w:sz w:val="22"/>
              </w:rPr>
            </w:pPr>
          </w:p>
        </w:tc>
        <w:tc>
          <w:tcPr>
            <w:tcW w:w="1416" w:type="pct"/>
            <w:vMerge/>
            <w:shd w:val="clear" w:color="auto" w:fill="auto"/>
            <w:tcMar>
              <w:top w:w="0" w:type="dxa"/>
              <w:left w:w="149" w:type="dxa"/>
              <w:bottom w:w="0" w:type="dxa"/>
              <w:right w:w="149" w:type="dxa"/>
            </w:tcMar>
            <w:hideMark/>
          </w:tcPr>
          <w:p w:rsidR="00F16434" w:rsidRPr="00A5746B" w:rsidRDefault="00F16434" w:rsidP="00F16434">
            <w:pPr>
              <w:rPr>
                <w:sz w:val="22"/>
              </w:rPr>
            </w:pPr>
          </w:p>
        </w:tc>
        <w:tc>
          <w:tcPr>
            <w:tcW w:w="936" w:type="pct"/>
            <w:vMerge/>
            <w:shd w:val="clear" w:color="auto" w:fill="auto"/>
            <w:tcMar>
              <w:top w:w="0" w:type="dxa"/>
              <w:left w:w="149" w:type="dxa"/>
              <w:bottom w:w="0" w:type="dxa"/>
              <w:right w:w="149" w:type="dxa"/>
            </w:tcMar>
            <w:hideMark/>
          </w:tcPr>
          <w:p w:rsidR="00F16434" w:rsidRPr="00A5746B" w:rsidRDefault="00F16434" w:rsidP="00F16434">
            <w:pPr>
              <w:rPr>
                <w:sz w:val="22"/>
              </w:rPr>
            </w:pPr>
          </w:p>
        </w:tc>
        <w:tc>
          <w:tcPr>
            <w:tcW w:w="1412" w:type="pct"/>
            <w:shd w:val="clear" w:color="auto" w:fill="auto"/>
            <w:tcMar>
              <w:top w:w="0" w:type="dxa"/>
              <w:left w:w="149" w:type="dxa"/>
              <w:bottom w:w="0" w:type="dxa"/>
              <w:right w:w="149" w:type="dxa"/>
            </w:tcMar>
            <w:hideMark/>
          </w:tcPr>
          <w:p w:rsidR="00F16434" w:rsidRPr="00A5746B" w:rsidRDefault="00F16434" w:rsidP="00F16434">
            <w:pPr>
              <w:pStyle w:val="formattext0"/>
              <w:spacing w:before="0" w:beforeAutospacing="0" w:after="0" w:afterAutospacing="0"/>
              <w:ind w:firstLine="0"/>
              <w:jc w:val="center"/>
              <w:textAlignment w:val="baseline"/>
              <w:rPr>
                <w:sz w:val="22"/>
                <w:szCs w:val="22"/>
              </w:rPr>
            </w:pPr>
            <w:r w:rsidRPr="00A5746B">
              <w:rPr>
                <w:sz w:val="22"/>
                <w:szCs w:val="22"/>
              </w:rPr>
              <w:t>с 01.07.2022 по 31.12.2022</w:t>
            </w:r>
          </w:p>
        </w:tc>
        <w:tc>
          <w:tcPr>
            <w:tcW w:w="829" w:type="pct"/>
            <w:shd w:val="clear" w:color="auto" w:fill="auto"/>
            <w:tcMar>
              <w:top w:w="0" w:type="dxa"/>
              <w:left w:w="149" w:type="dxa"/>
              <w:bottom w:w="0" w:type="dxa"/>
              <w:right w:w="149" w:type="dxa"/>
            </w:tcMar>
            <w:hideMark/>
          </w:tcPr>
          <w:p w:rsidR="00F16434" w:rsidRPr="00A5746B" w:rsidRDefault="00F16434" w:rsidP="00F16434">
            <w:pPr>
              <w:pStyle w:val="formattext0"/>
              <w:spacing w:before="0" w:beforeAutospacing="0" w:after="0" w:afterAutospacing="0"/>
              <w:ind w:firstLine="0"/>
              <w:jc w:val="center"/>
              <w:textAlignment w:val="baseline"/>
              <w:rPr>
                <w:sz w:val="22"/>
                <w:szCs w:val="22"/>
              </w:rPr>
            </w:pPr>
            <w:r w:rsidRPr="00A5746B">
              <w:rPr>
                <w:sz w:val="22"/>
                <w:szCs w:val="22"/>
              </w:rPr>
              <w:t>-</w:t>
            </w:r>
          </w:p>
        </w:tc>
      </w:tr>
    </w:tbl>
    <w:p w:rsidR="00431448" w:rsidRPr="00A5746B" w:rsidRDefault="00431448"/>
    <w:p w:rsidR="00F16434" w:rsidRPr="00A5746B" w:rsidRDefault="00F16434" w:rsidP="00F16434">
      <w:pPr>
        <w:pStyle w:val="Affb"/>
        <w:ind w:firstLine="0"/>
      </w:pPr>
      <w:r w:rsidRPr="00A5746B">
        <w:t xml:space="preserve">Таблица </w:t>
      </w:r>
      <w:fldSimple w:instr=" SEQ Таблица \* ARABIC ">
        <w:r w:rsidR="00A5746B" w:rsidRPr="00A5746B">
          <w:rPr>
            <w:noProof/>
          </w:rPr>
          <w:t>38</w:t>
        </w:r>
      </w:fldSimple>
      <w:r w:rsidRPr="00A5746B">
        <w:t xml:space="preserve"> - Тарифы на тепловую энергию, поставляемую потребителям ОАО "РЖД" (Киро</w:t>
      </w:r>
      <w:r w:rsidRPr="00A5746B">
        <w:t>в</w:t>
      </w:r>
      <w:r w:rsidRPr="00A5746B">
        <w:t>ский территориальный участок Горьковской дирекции по тепловодоснабжению - структурного подразделения Центральной дирекции по тепловодоснабжению - филиала ОАО "РЖД"), утв. Приказом Министерства энергетики, жилищно-коммунального хозяйства и государственного регулирования тарифов Удмуртской Республики от 14 ноября 2017 г. N 20/11 (в ред. приказа Минстроя Удмуртской Республики от 07.12.2021 N 23/48)</w:t>
      </w:r>
    </w:p>
    <w:tbl>
      <w:tblPr>
        <w:tblW w:w="511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06"/>
        <w:gridCol w:w="2994"/>
        <w:gridCol w:w="2125"/>
        <w:gridCol w:w="2873"/>
        <w:gridCol w:w="1648"/>
      </w:tblGrid>
      <w:tr w:rsidR="00F16434" w:rsidRPr="00A5746B" w:rsidTr="00F16434">
        <w:trPr>
          <w:tblHeader/>
        </w:trPr>
        <w:tc>
          <w:tcPr>
            <w:tcW w:w="386" w:type="pct"/>
            <w:shd w:val="clear" w:color="auto" w:fill="auto"/>
            <w:tcMar>
              <w:top w:w="0" w:type="dxa"/>
              <w:left w:w="149" w:type="dxa"/>
              <w:bottom w:w="0" w:type="dxa"/>
              <w:right w:w="149" w:type="dxa"/>
            </w:tcMar>
            <w:hideMark/>
          </w:tcPr>
          <w:p w:rsidR="00F16434" w:rsidRPr="00A5746B" w:rsidRDefault="00F16434" w:rsidP="00F16434">
            <w:pPr>
              <w:pStyle w:val="formattext0"/>
              <w:spacing w:before="0" w:beforeAutospacing="0" w:after="0" w:afterAutospacing="0"/>
              <w:ind w:firstLine="0"/>
              <w:jc w:val="center"/>
              <w:textAlignment w:val="baseline"/>
              <w:rPr>
                <w:sz w:val="22"/>
                <w:szCs w:val="22"/>
              </w:rPr>
            </w:pPr>
            <w:r w:rsidRPr="00A5746B">
              <w:rPr>
                <w:sz w:val="22"/>
                <w:szCs w:val="22"/>
              </w:rPr>
              <w:t>N п/п</w:t>
            </w:r>
          </w:p>
        </w:tc>
        <w:tc>
          <w:tcPr>
            <w:tcW w:w="1433" w:type="pct"/>
            <w:shd w:val="clear" w:color="auto" w:fill="auto"/>
            <w:tcMar>
              <w:top w:w="0" w:type="dxa"/>
              <w:left w:w="149" w:type="dxa"/>
              <w:bottom w:w="0" w:type="dxa"/>
              <w:right w:w="149" w:type="dxa"/>
            </w:tcMar>
            <w:hideMark/>
          </w:tcPr>
          <w:p w:rsidR="00F16434" w:rsidRPr="00A5746B" w:rsidRDefault="00F16434" w:rsidP="00F16434">
            <w:pPr>
              <w:pStyle w:val="formattext0"/>
              <w:spacing w:before="0" w:beforeAutospacing="0" w:after="0" w:afterAutospacing="0"/>
              <w:ind w:firstLine="0"/>
              <w:jc w:val="center"/>
              <w:textAlignment w:val="baseline"/>
              <w:rPr>
                <w:sz w:val="22"/>
                <w:szCs w:val="22"/>
              </w:rPr>
            </w:pPr>
            <w:r w:rsidRPr="00A5746B">
              <w:rPr>
                <w:sz w:val="22"/>
                <w:szCs w:val="22"/>
              </w:rPr>
              <w:t>Наименование регулиру</w:t>
            </w:r>
            <w:r w:rsidRPr="00A5746B">
              <w:rPr>
                <w:sz w:val="22"/>
                <w:szCs w:val="22"/>
              </w:rPr>
              <w:t>е</w:t>
            </w:r>
            <w:r w:rsidRPr="00A5746B">
              <w:rPr>
                <w:sz w:val="22"/>
                <w:szCs w:val="22"/>
              </w:rPr>
              <w:t>мой организации</w:t>
            </w:r>
          </w:p>
        </w:tc>
        <w:tc>
          <w:tcPr>
            <w:tcW w:w="1017" w:type="pct"/>
            <w:shd w:val="clear" w:color="auto" w:fill="auto"/>
            <w:tcMar>
              <w:top w:w="0" w:type="dxa"/>
              <w:left w:w="149" w:type="dxa"/>
              <w:bottom w:w="0" w:type="dxa"/>
              <w:right w:w="149" w:type="dxa"/>
            </w:tcMar>
            <w:hideMark/>
          </w:tcPr>
          <w:p w:rsidR="00F16434" w:rsidRPr="00A5746B" w:rsidRDefault="00F16434" w:rsidP="00F16434">
            <w:pPr>
              <w:pStyle w:val="formattext0"/>
              <w:spacing w:before="0" w:beforeAutospacing="0" w:after="0" w:afterAutospacing="0"/>
              <w:ind w:firstLine="0"/>
              <w:jc w:val="center"/>
              <w:textAlignment w:val="baseline"/>
              <w:rPr>
                <w:sz w:val="22"/>
                <w:szCs w:val="22"/>
              </w:rPr>
            </w:pPr>
            <w:r w:rsidRPr="00A5746B">
              <w:rPr>
                <w:sz w:val="22"/>
                <w:szCs w:val="22"/>
              </w:rPr>
              <w:t>Вид тарифа</w:t>
            </w:r>
          </w:p>
        </w:tc>
        <w:tc>
          <w:tcPr>
            <w:tcW w:w="1375" w:type="pct"/>
            <w:shd w:val="clear" w:color="auto" w:fill="auto"/>
            <w:tcMar>
              <w:top w:w="0" w:type="dxa"/>
              <w:left w:w="149" w:type="dxa"/>
              <w:bottom w:w="0" w:type="dxa"/>
              <w:right w:w="149" w:type="dxa"/>
            </w:tcMar>
            <w:hideMark/>
          </w:tcPr>
          <w:p w:rsidR="00F16434" w:rsidRPr="00A5746B" w:rsidRDefault="00F16434" w:rsidP="00F16434">
            <w:pPr>
              <w:pStyle w:val="formattext0"/>
              <w:spacing w:before="0" w:beforeAutospacing="0" w:after="0" w:afterAutospacing="0"/>
              <w:ind w:firstLine="0"/>
              <w:jc w:val="center"/>
              <w:textAlignment w:val="baseline"/>
              <w:rPr>
                <w:sz w:val="22"/>
                <w:szCs w:val="22"/>
              </w:rPr>
            </w:pPr>
            <w:r w:rsidRPr="00A5746B">
              <w:rPr>
                <w:sz w:val="22"/>
                <w:szCs w:val="22"/>
              </w:rPr>
              <w:t>Год</w:t>
            </w:r>
          </w:p>
        </w:tc>
        <w:tc>
          <w:tcPr>
            <w:tcW w:w="789" w:type="pct"/>
            <w:shd w:val="clear" w:color="auto" w:fill="auto"/>
            <w:tcMar>
              <w:top w:w="0" w:type="dxa"/>
              <w:left w:w="149" w:type="dxa"/>
              <w:bottom w:w="0" w:type="dxa"/>
              <w:right w:w="149" w:type="dxa"/>
            </w:tcMar>
            <w:hideMark/>
          </w:tcPr>
          <w:p w:rsidR="00F16434" w:rsidRPr="00A5746B" w:rsidRDefault="00F16434" w:rsidP="00F16434">
            <w:pPr>
              <w:pStyle w:val="formattext0"/>
              <w:spacing w:before="0" w:beforeAutospacing="0" w:after="0" w:afterAutospacing="0"/>
              <w:ind w:firstLine="0"/>
              <w:jc w:val="center"/>
              <w:textAlignment w:val="baseline"/>
              <w:rPr>
                <w:sz w:val="22"/>
                <w:szCs w:val="22"/>
              </w:rPr>
            </w:pPr>
            <w:r w:rsidRPr="00A5746B">
              <w:rPr>
                <w:sz w:val="22"/>
                <w:szCs w:val="22"/>
              </w:rPr>
              <w:t>Величина та-рифа</w:t>
            </w:r>
          </w:p>
        </w:tc>
      </w:tr>
      <w:tr w:rsidR="00F16434" w:rsidRPr="00A5746B" w:rsidTr="00F16434">
        <w:tc>
          <w:tcPr>
            <w:tcW w:w="386" w:type="pct"/>
            <w:vMerge w:val="restart"/>
            <w:shd w:val="clear" w:color="auto" w:fill="auto"/>
            <w:tcMar>
              <w:top w:w="0" w:type="dxa"/>
              <w:left w:w="149" w:type="dxa"/>
              <w:bottom w:w="0" w:type="dxa"/>
              <w:right w:w="149" w:type="dxa"/>
            </w:tcMar>
            <w:hideMark/>
          </w:tcPr>
          <w:p w:rsidR="00F16434" w:rsidRPr="00A5746B" w:rsidRDefault="00F16434" w:rsidP="00C807FD">
            <w:pPr>
              <w:pStyle w:val="formattext0"/>
              <w:spacing w:before="0" w:beforeAutospacing="0" w:after="0" w:afterAutospacing="0"/>
              <w:ind w:firstLine="0"/>
              <w:jc w:val="center"/>
              <w:textAlignment w:val="baseline"/>
              <w:rPr>
                <w:sz w:val="22"/>
                <w:szCs w:val="22"/>
              </w:rPr>
            </w:pPr>
            <w:r w:rsidRPr="00A5746B">
              <w:rPr>
                <w:sz w:val="22"/>
                <w:szCs w:val="22"/>
              </w:rPr>
              <w:t>2</w:t>
            </w:r>
          </w:p>
          <w:p w:rsidR="00F16434" w:rsidRPr="00A5746B" w:rsidRDefault="00F16434" w:rsidP="00F16434">
            <w:pPr>
              <w:rPr>
                <w:lang w:eastAsia="ru-RU"/>
              </w:rPr>
            </w:pPr>
          </w:p>
        </w:tc>
        <w:tc>
          <w:tcPr>
            <w:tcW w:w="1433" w:type="pct"/>
            <w:vMerge w:val="restart"/>
            <w:shd w:val="clear" w:color="auto" w:fill="auto"/>
            <w:tcMar>
              <w:top w:w="0" w:type="dxa"/>
              <w:left w:w="149" w:type="dxa"/>
              <w:bottom w:w="0" w:type="dxa"/>
              <w:right w:w="149" w:type="dxa"/>
            </w:tcMar>
            <w:hideMark/>
          </w:tcPr>
          <w:p w:rsidR="00F16434" w:rsidRPr="00A5746B" w:rsidRDefault="00F16434" w:rsidP="00C807FD">
            <w:pPr>
              <w:pStyle w:val="formattext0"/>
              <w:spacing w:before="0" w:beforeAutospacing="0" w:after="0" w:afterAutospacing="0"/>
              <w:ind w:firstLine="0"/>
              <w:jc w:val="center"/>
              <w:textAlignment w:val="baseline"/>
              <w:rPr>
                <w:sz w:val="22"/>
                <w:szCs w:val="22"/>
              </w:rPr>
            </w:pPr>
            <w:r w:rsidRPr="00A5746B">
              <w:rPr>
                <w:sz w:val="22"/>
                <w:szCs w:val="22"/>
              </w:rPr>
              <w:t>ОАО "РЖД" (Кировский территориальный участок Горьковской дирекции по тепловодоснабжению - структурного подраздел</w:t>
            </w:r>
            <w:r w:rsidRPr="00A5746B">
              <w:rPr>
                <w:sz w:val="22"/>
                <w:szCs w:val="22"/>
              </w:rPr>
              <w:t>е</w:t>
            </w:r>
            <w:r w:rsidRPr="00A5746B">
              <w:rPr>
                <w:sz w:val="22"/>
                <w:szCs w:val="22"/>
              </w:rPr>
              <w:t>ния Центральной дирекции по тепловодоснабжению - филиала ОАО "РЖД")</w:t>
            </w:r>
          </w:p>
          <w:p w:rsidR="00F16434" w:rsidRPr="00A5746B" w:rsidRDefault="00F16434" w:rsidP="00C807FD">
            <w:pPr>
              <w:pStyle w:val="formattext0"/>
              <w:spacing w:before="0" w:beforeAutospacing="0" w:after="0" w:afterAutospacing="0"/>
              <w:ind w:firstLine="0"/>
              <w:jc w:val="center"/>
              <w:textAlignment w:val="baseline"/>
              <w:rPr>
                <w:sz w:val="22"/>
                <w:szCs w:val="22"/>
              </w:rPr>
            </w:pPr>
            <w:r w:rsidRPr="00A5746B">
              <w:rPr>
                <w:sz w:val="22"/>
                <w:szCs w:val="22"/>
              </w:rPr>
              <w:t xml:space="preserve">(системы теплоснабжения, </w:t>
            </w:r>
            <w:r w:rsidRPr="00A5746B">
              <w:rPr>
                <w:sz w:val="22"/>
                <w:szCs w:val="22"/>
              </w:rPr>
              <w:lastRenderedPageBreak/>
              <w:t>расположенные в муниц</w:t>
            </w:r>
            <w:r w:rsidRPr="00A5746B">
              <w:rPr>
                <w:sz w:val="22"/>
                <w:szCs w:val="22"/>
              </w:rPr>
              <w:t>и</w:t>
            </w:r>
            <w:r w:rsidRPr="00A5746B">
              <w:rPr>
                <w:sz w:val="22"/>
                <w:szCs w:val="22"/>
              </w:rPr>
              <w:t>пальном образовании "М</w:t>
            </w:r>
            <w:r w:rsidRPr="00A5746B">
              <w:rPr>
                <w:sz w:val="22"/>
                <w:szCs w:val="22"/>
              </w:rPr>
              <w:t>у</w:t>
            </w:r>
            <w:r w:rsidRPr="00A5746B">
              <w:rPr>
                <w:sz w:val="22"/>
                <w:szCs w:val="22"/>
              </w:rPr>
              <w:t>ниципальный округ Ярский район Удмуртской Респу</w:t>
            </w:r>
            <w:r w:rsidRPr="00A5746B">
              <w:rPr>
                <w:sz w:val="22"/>
                <w:szCs w:val="22"/>
              </w:rPr>
              <w:t>б</w:t>
            </w:r>
            <w:r w:rsidRPr="00A5746B">
              <w:rPr>
                <w:sz w:val="22"/>
                <w:szCs w:val="22"/>
              </w:rPr>
              <w:t>лики", от котельных по а</w:t>
            </w:r>
            <w:r w:rsidRPr="00A5746B">
              <w:rPr>
                <w:sz w:val="22"/>
                <w:szCs w:val="22"/>
              </w:rPr>
              <w:t>д</w:t>
            </w:r>
            <w:r w:rsidRPr="00A5746B">
              <w:rPr>
                <w:sz w:val="22"/>
                <w:szCs w:val="22"/>
              </w:rPr>
              <w:t>ресам: п. Яр, ул. Пролета</w:t>
            </w:r>
            <w:r w:rsidRPr="00A5746B">
              <w:rPr>
                <w:sz w:val="22"/>
                <w:szCs w:val="22"/>
              </w:rPr>
              <w:t>р</w:t>
            </w:r>
            <w:r w:rsidRPr="00A5746B">
              <w:rPr>
                <w:sz w:val="22"/>
                <w:szCs w:val="22"/>
              </w:rPr>
              <w:t>ская, ПК-9; п. Яр, переулок Яр, пост 1-1а)</w:t>
            </w:r>
          </w:p>
        </w:tc>
        <w:tc>
          <w:tcPr>
            <w:tcW w:w="3181" w:type="pct"/>
            <w:gridSpan w:val="3"/>
            <w:shd w:val="clear" w:color="auto" w:fill="auto"/>
            <w:tcMar>
              <w:top w:w="0" w:type="dxa"/>
              <w:left w:w="149" w:type="dxa"/>
              <w:bottom w:w="0" w:type="dxa"/>
              <w:right w:w="149" w:type="dxa"/>
            </w:tcMar>
            <w:hideMark/>
          </w:tcPr>
          <w:p w:rsidR="00F16434" w:rsidRPr="00A5746B" w:rsidRDefault="00F16434" w:rsidP="00F16434">
            <w:pPr>
              <w:rPr>
                <w:sz w:val="22"/>
              </w:rPr>
            </w:pPr>
            <w:r w:rsidRPr="00A5746B">
              <w:rPr>
                <w:sz w:val="22"/>
              </w:rPr>
              <w:lastRenderedPageBreak/>
              <w:t>Для потребителей в случае отсутствия дифференциации тарифов по схеме подключения</w:t>
            </w:r>
          </w:p>
        </w:tc>
      </w:tr>
      <w:tr w:rsidR="00F16434" w:rsidRPr="00A5746B" w:rsidTr="00F16434">
        <w:tc>
          <w:tcPr>
            <w:tcW w:w="386" w:type="pct"/>
            <w:vMerge/>
            <w:shd w:val="clear" w:color="auto" w:fill="auto"/>
            <w:tcMar>
              <w:top w:w="0" w:type="dxa"/>
              <w:left w:w="149" w:type="dxa"/>
              <w:bottom w:w="0" w:type="dxa"/>
              <w:right w:w="149" w:type="dxa"/>
            </w:tcMar>
          </w:tcPr>
          <w:p w:rsidR="00F16434" w:rsidRPr="00A5746B" w:rsidRDefault="00F16434" w:rsidP="00C807FD">
            <w:pPr>
              <w:pStyle w:val="formattext0"/>
              <w:spacing w:before="0" w:beforeAutospacing="0" w:after="0" w:afterAutospacing="0"/>
              <w:ind w:firstLine="0"/>
              <w:jc w:val="center"/>
              <w:textAlignment w:val="baseline"/>
              <w:rPr>
                <w:sz w:val="22"/>
                <w:szCs w:val="22"/>
              </w:rPr>
            </w:pPr>
          </w:p>
        </w:tc>
        <w:tc>
          <w:tcPr>
            <w:tcW w:w="1433" w:type="pct"/>
            <w:vMerge/>
            <w:shd w:val="clear" w:color="auto" w:fill="auto"/>
            <w:tcMar>
              <w:top w:w="0" w:type="dxa"/>
              <w:left w:w="149" w:type="dxa"/>
              <w:bottom w:w="0" w:type="dxa"/>
              <w:right w:w="149" w:type="dxa"/>
            </w:tcMar>
          </w:tcPr>
          <w:p w:rsidR="00F16434" w:rsidRPr="00A5746B" w:rsidRDefault="00F16434" w:rsidP="00C807FD">
            <w:pPr>
              <w:pStyle w:val="formattext0"/>
              <w:spacing w:before="0" w:beforeAutospacing="0" w:after="0" w:afterAutospacing="0"/>
              <w:ind w:firstLine="0"/>
              <w:jc w:val="center"/>
              <w:textAlignment w:val="baseline"/>
              <w:rPr>
                <w:sz w:val="22"/>
                <w:szCs w:val="22"/>
              </w:rPr>
            </w:pPr>
          </w:p>
        </w:tc>
        <w:tc>
          <w:tcPr>
            <w:tcW w:w="1017" w:type="pct"/>
            <w:vMerge w:val="restart"/>
            <w:shd w:val="clear" w:color="auto" w:fill="auto"/>
            <w:tcMar>
              <w:top w:w="0" w:type="dxa"/>
              <w:left w:w="149" w:type="dxa"/>
              <w:bottom w:w="0" w:type="dxa"/>
              <w:right w:w="149" w:type="dxa"/>
            </w:tcMar>
            <w:hideMark/>
          </w:tcPr>
          <w:p w:rsidR="00F16434" w:rsidRPr="00A5746B" w:rsidRDefault="00F16434" w:rsidP="00F16434">
            <w:pPr>
              <w:pStyle w:val="formattext0"/>
              <w:spacing w:before="0" w:beforeAutospacing="0" w:after="0" w:afterAutospacing="0"/>
              <w:ind w:firstLine="0"/>
              <w:jc w:val="center"/>
              <w:textAlignment w:val="baseline"/>
              <w:rPr>
                <w:sz w:val="22"/>
                <w:szCs w:val="22"/>
              </w:rPr>
            </w:pPr>
            <w:r w:rsidRPr="00A5746B">
              <w:rPr>
                <w:sz w:val="22"/>
                <w:szCs w:val="22"/>
              </w:rPr>
              <w:t>Одноставочный, руб./Гкал</w:t>
            </w:r>
          </w:p>
        </w:tc>
        <w:tc>
          <w:tcPr>
            <w:tcW w:w="1375" w:type="pct"/>
            <w:shd w:val="clear" w:color="auto" w:fill="auto"/>
            <w:tcMar>
              <w:top w:w="0" w:type="dxa"/>
              <w:left w:w="149" w:type="dxa"/>
              <w:bottom w:w="0" w:type="dxa"/>
              <w:right w:w="149" w:type="dxa"/>
            </w:tcMar>
            <w:hideMark/>
          </w:tcPr>
          <w:p w:rsidR="00F16434" w:rsidRPr="00A5746B" w:rsidRDefault="00F16434" w:rsidP="00F16434">
            <w:pPr>
              <w:pStyle w:val="formattext0"/>
              <w:spacing w:before="0" w:beforeAutospacing="0" w:after="0" w:afterAutospacing="0"/>
              <w:ind w:firstLine="0"/>
              <w:jc w:val="center"/>
              <w:textAlignment w:val="baseline"/>
              <w:rPr>
                <w:sz w:val="22"/>
                <w:szCs w:val="22"/>
              </w:rPr>
            </w:pPr>
            <w:r w:rsidRPr="00A5746B">
              <w:rPr>
                <w:sz w:val="22"/>
                <w:szCs w:val="22"/>
              </w:rPr>
              <w:t>с 01.01.2018 по 30.06.2018</w:t>
            </w:r>
          </w:p>
        </w:tc>
        <w:tc>
          <w:tcPr>
            <w:tcW w:w="789" w:type="pct"/>
            <w:shd w:val="clear" w:color="auto" w:fill="auto"/>
            <w:tcMar>
              <w:top w:w="0" w:type="dxa"/>
              <w:left w:w="149" w:type="dxa"/>
              <w:bottom w:w="0" w:type="dxa"/>
              <w:right w:w="149" w:type="dxa"/>
            </w:tcMar>
            <w:hideMark/>
          </w:tcPr>
          <w:p w:rsidR="00F16434" w:rsidRPr="00A5746B" w:rsidRDefault="00F16434" w:rsidP="00F16434">
            <w:pPr>
              <w:pStyle w:val="formattext0"/>
              <w:spacing w:before="0" w:beforeAutospacing="0" w:after="0" w:afterAutospacing="0"/>
              <w:ind w:firstLine="0"/>
              <w:jc w:val="center"/>
              <w:textAlignment w:val="baseline"/>
              <w:rPr>
                <w:sz w:val="22"/>
                <w:szCs w:val="22"/>
              </w:rPr>
            </w:pPr>
            <w:r w:rsidRPr="00A5746B">
              <w:rPr>
                <w:sz w:val="22"/>
                <w:szCs w:val="22"/>
              </w:rPr>
              <w:t>1679,92</w:t>
            </w:r>
          </w:p>
        </w:tc>
      </w:tr>
      <w:tr w:rsidR="00F16434" w:rsidRPr="00A5746B" w:rsidTr="00F16434">
        <w:tc>
          <w:tcPr>
            <w:tcW w:w="386" w:type="pct"/>
            <w:vMerge/>
            <w:shd w:val="clear" w:color="auto" w:fill="auto"/>
            <w:tcMar>
              <w:top w:w="0" w:type="dxa"/>
              <w:left w:w="149" w:type="dxa"/>
              <w:bottom w:w="0" w:type="dxa"/>
              <w:right w:w="149" w:type="dxa"/>
            </w:tcMar>
            <w:hideMark/>
          </w:tcPr>
          <w:p w:rsidR="00F16434" w:rsidRPr="00A5746B" w:rsidRDefault="00F16434" w:rsidP="00F16434">
            <w:pPr>
              <w:rPr>
                <w:sz w:val="22"/>
              </w:rPr>
            </w:pPr>
          </w:p>
        </w:tc>
        <w:tc>
          <w:tcPr>
            <w:tcW w:w="1433" w:type="pct"/>
            <w:vMerge/>
            <w:shd w:val="clear" w:color="auto" w:fill="auto"/>
            <w:tcMar>
              <w:top w:w="0" w:type="dxa"/>
              <w:left w:w="149" w:type="dxa"/>
              <w:bottom w:w="0" w:type="dxa"/>
              <w:right w:w="149" w:type="dxa"/>
            </w:tcMar>
            <w:hideMark/>
          </w:tcPr>
          <w:p w:rsidR="00F16434" w:rsidRPr="00A5746B" w:rsidRDefault="00F16434" w:rsidP="00F16434">
            <w:pPr>
              <w:rPr>
                <w:sz w:val="22"/>
              </w:rPr>
            </w:pPr>
          </w:p>
        </w:tc>
        <w:tc>
          <w:tcPr>
            <w:tcW w:w="1017" w:type="pct"/>
            <w:vMerge/>
            <w:shd w:val="clear" w:color="auto" w:fill="auto"/>
            <w:tcMar>
              <w:top w:w="0" w:type="dxa"/>
              <w:left w:w="149" w:type="dxa"/>
              <w:bottom w:w="0" w:type="dxa"/>
              <w:right w:w="149" w:type="dxa"/>
            </w:tcMar>
            <w:hideMark/>
          </w:tcPr>
          <w:p w:rsidR="00F16434" w:rsidRPr="00A5746B" w:rsidRDefault="00F16434" w:rsidP="00F16434">
            <w:pPr>
              <w:rPr>
                <w:sz w:val="22"/>
              </w:rPr>
            </w:pPr>
          </w:p>
        </w:tc>
        <w:tc>
          <w:tcPr>
            <w:tcW w:w="1375" w:type="pct"/>
            <w:shd w:val="clear" w:color="auto" w:fill="auto"/>
            <w:tcMar>
              <w:top w:w="0" w:type="dxa"/>
              <w:left w:w="149" w:type="dxa"/>
              <w:bottom w:w="0" w:type="dxa"/>
              <w:right w:w="149" w:type="dxa"/>
            </w:tcMar>
            <w:hideMark/>
          </w:tcPr>
          <w:p w:rsidR="00F16434" w:rsidRPr="00A5746B" w:rsidRDefault="00F16434" w:rsidP="00F16434">
            <w:pPr>
              <w:pStyle w:val="formattext0"/>
              <w:spacing w:before="0" w:beforeAutospacing="0" w:after="0" w:afterAutospacing="0"/>
              <w:ind w:firstLine="0"/>
              <w:jc w:val="center"/>
              <w:textAlignment w:val="baseline"/>
              <w:rPr>
                <w:sz w:val="22"/>
                <w:szCs w:val="22"/>
              </w:rPr>
            </w:pPr>
            <w:r w:rsidRPr="00A5746B">
              <w:rPr>
                <w:sz w:val="22"/>
                <w:szCs w:val="22"/>
              </w:rPr>
              <w:t>с 01.07.2018 по 31.12.2018</w:t>
            </w:r>
          </w:p>
        </w:tc>
        <w:tc>
          <w:tcPr>
            <w:tcW w:w="789" w:type="pct"/>
            <w:shd w:val="clear" w:color="auto" w:fill="auto"/>
            <w:tcMar>
              <w:top w:w="0" w:type="dxa"/>
              <w:left w:w="149" w:type="dxa"/>
              <w:bottom w:w="0" w:type="dxa"/>
              <w:right w:w="149" w:type="dxa"/>
            </w:tcMar>
            <w:hideMark/>
          </w:tcPr>
          <w:p w:rsidR="00F16434" w:rsidRPr="00A5746B" w:rsidRDefault="00F16434" w:rsidP="00F16434">
            <w:pPr>
              <w:pStyle w:val="formattext0"/>
              <w:spacing w:before="0" w:beforeAutospacing="0" w:after="0" w:afterAutospacing="0"/>
              <w:ind w:firstLine="0"/>
              <w:jc w:val="center"/>
              <w:textAlignment w:val="baseline"/>
              <w:rPr>
                <w:sz w:val="22"/>
                <w:szCs w:val="22"/>
              </w:rPr>
            </w:pPr>
            <w:r w:rsidRPr="00A5746B">
              <w:rPr>
                <w:sz w:val="22"/>
                <w:szCs w:val="22"/>
              </w:rPr>
              <w:t>1736,49</w:t>
            </w:r>
          </w:p>
        </w:tc>
      </w:tr>
      <w:tr w:rsidR="00F16434" w:rsidRPr="00A5746B" w:rsidTr="00F16434">
        <w:tc>
          <w:tcPr>
            <w:tcW w:w="386" w:type="pct"/>
            <w:vMerge/>
            <w:shd w:val="clear" w:color="auto" w:fill="auto"/>
            <w:tcMar>
              <w:top w:w="0" w:type="dxa"/>
              <w:left w:w="149" w:type="dxa"/>
              <w:bottom w:w="0" w:type="dxa"/>
              <w:right w:w="149" w:type="dxa"/>
            </w:tcMar>
            <w:hideMark/>
          </w:tcPr>
          <w:p w:rsidR="00F16434" w:rsidRPr="00A5746B" w:rsidRDefault="00F16434" w:rsidP="00F16434">
            <w:pPr>
              <w:rPr>
                <w:sz w:val="22"/>
              </w:rPr>
            </w:pPr>
          </w:p>
        </w:tc>
        <w:tc>
          <w:tcPr>
            <w:tcW w:w="1433" w:type="pct"/>
            <w:vMerge/>
            <w:shd w:val="clear" w:color="auto" w:fill="auto"/>
            <w:tcMar>
              <w:top w:w="0" w:type="dxa"/>
              <w:left w:w="149" w:type="dxa"/>
              <w:bottom w:w="0" w:type="dxa"/>
              <w:right w:w="149" w:type="dxa"/>
            </w:tcMar>
            <w:hideMark/>
          </w:tcPr>
          <w:p w:rsidR="00F16434" w:rsidRPr="00A5746B" w:rsidRDefault="00F16434" w:rsidP="00F16434">
            <w:pPr>
              <w:rPr>
                <w:sz w:val="22"/>
              </w:rPr>
            </w:pPr>
          </w:p>
        </w:tc>
        <w:tc>
          <w:tcPr>
            <w:tcW w:w="1017" w:type="pct"/>
            <w:vMerge/>
            <w:shd w:val="clear" w:color="auto" w:fill="auto"/>
            <w:tcMar>
              <w:top w:w="0" w:type="dxa"/>
              <w:left w:w="149" w:type="dxa"/>
              <w:bottom w:w="0" w:type="dxa"/>
              <w:right w:w="149" w:type="dxa"/>
            </w:tcMar>
            <w:hideMark/>
          </w:tcPr>
          <w:p w:rsidR="00F16434" w:rsidRPr="00A5746B" w:rsidRDefault="00F16434" w:rsidP="00F16434">
            <w:pPr>
              <w:rPr>
                <w:sz w:val="22"/>
              </w:rPr>
            </w:pPr>
          </w:p>
        </w:tc>
        <w:tc>
          <w:tcPr>
            <w:tcW w:w="1375" w:type="pct"/>
            <w:shd w:val="clear" w:color="auto" w:fill="auto"/>
            <w:tcMar>
              <w:top w:w="0" w:type="dxa"/>
              <w:left w:w="149" w:type="dxa"/>
              <w:bottom w:w="0" w:type="dxa"/>
              <w:right w:w="149" w:type="dxa"/>
            </w:tcMar>
            <w:hideMark/>
          </w:tcPr>
          <w:p w:rsidR="00F16434" w:rsidRPr="00A5746B" w:rsidRDefault="00F16434" w:rsidP="00F16434">
            <w:pPr>
              <w:pStyle w:val="formattext0"/>
              <w:spacing w:before="0" w:beforeAutospacing="0" w:after="0" w:afterAutospacing="0"/>
              <w:ind w:firstLine="0"/>
              <w:jc w:val="center"/>
              <w:textAlignment w:val="baseline"/>
              <w:rPr>
                <w:sz w:val="22"/>
                <w:szCs w:val="22"/>
              </w:rPr>
            </w:pPr>
            <w:r w:rsidRPr="00A5746B">
              <w:rPr>
                <w:sz w:val="22"/>
                <w:szCs w:val="22"/>
              </w:rPr>
              <w:t>с 01.01.2019 по 30.06.2019</w:t>
            </w:r>
          </w:p>
        </w:tc>
        <w:tc>
          <w:tcPr>
            <w:tcW w:w="789" w:type="pct"/>
            <w:shd w:val="clear" w:color="auto" w:fill="auto"/>
            <w:tcMar>
              <w:top w:w="0" w:type="dxa"/>
              <w:left w:w="149" w:type="dxa"/>
              <w:bottom w:w="0" w:type="dxa"/>
              <w:right w:w="149" w:type="dxa"/>
            </w:tcMar>
            <w:hideMark/>
          </w:tcPr>
          <w:p w:rsidR="00F16434" w:rsidRPr="00A5746B" w:rsidRDefault="00F16434" w:rsidP="00F16434">
            <w:pPr>
              <w:pStyle w:val="formattext0"/>
              <w:spacing w:before="0" w:beforeAutospacing="0" w:after="0" w:afterAutospacing="0"/>
              <w:ind w:firstLine="0"/>
              <w:jc w:val="center"/>
              <w:textAlignment w:val="baseline"/>
              <w:rPr>
                <w:sz w:val="22"/>
                <w:szCs w:val="22"/>
              </w:rPr>
            </w:pPr>
            <w:r w:rsidRPr="00A5746B">
              <w:rPr>
                <w:sz w:val="22"/>
                <w:szCs w:val="22"/>
              </w:rPr>
              <w:t>1736,49</w:t>
            </w:r>
          </w:p>
        </w:tc>
      </w:tr>
      <w:tr w:rsidR="00F16434" w:rsidRPr="00A5746B" w:rsidTr="00F16434">
        <w:tc>
          <w:tcPr>
            <w:tcW w:w="386" w:type="pct"/>
            <w:vMerge/>
            <w:shd w:val="clear" w:color="auto" w:fill="auto"/>
            <w:tcMar>
              <w:top w:w="0" w:type="dxa"/>
              <w:left w:w="149" w:type="dxa"/>
              <w:bottom w:w="0" w:type="dxa"/>
              <w:right w:w="149" w:type="dxa"/>
            </w:tcMar>
            <w:hideMark/>
          </w:tcPr>
          <w:p w:rsidR="00F16434" w:rsidRPr="00A5746B" w:rsidRDefault="00F16434" w:rsidP="00F16434">
            <w:pPr>
              <w:rPr>
                <w:sz w:val="22"/>
              </w:rPr>
            </w:pPr>
          </w:p>
        </w:tc>
        <w:tc>
          <w:tcPr>
            <w:tcW w:w="1433" w:type="pct"/>
            <w:vMerge/>
            <w:shd w:val="clear" w:color="auto" w:fill="auto"/>
            <w:tcMar>
              <w:top w:w="0" w:type="dxa"/>
              <w:left w:w="149" w:type="dxa"/>
              <w:bottom w:w="0" w:type="dxa"/>
              <w:right w:w="149" w:type="dxa"/>
            </w:tcMar>
            <w:hideMark/>
          </w:tcPr>
          <w:p w:rsidR="00F16434" w:rsidRPr="00A5746B" w:rsidRDefault="00F16434" w:rsidP="00F16434">
            <w:pPr>
              <w:rPr>
                <w:sz w:val="22"/>
              </w:rPr>
            </w:pPr>
          </w:p>
        </w:tc>
        <w:tc>
          <w:tcPr>
            <w:tcW w:w="1017" w:type="pct"/>
            <w:vMerge/>
            <w:shd w:val="clear" w:color="auto" w:fill="auto"/>
            <w:tcMar>
              <w:top w:w="0" w:type="dxa"/>
              <w:left w:w="149" w:type="dxa"/>
              <w:bottom w:w="0" w:type="dxa"/>
              <w:right w:w="149" w:type="dxa"/>
            </w:tcMar>
            <w:hideMark/>
          </w:tcPr>
          <w:p w:rsidR="00F16434" w:rsidRPr="00A5746B" w:rsidRDefault="00F16434" w:rsidP="00F16434">
            <w:pPr>
              <w:rPr>
                <w:sz w:val="22"/>
              </w:rPr>
            </w:pPr>
          </w:p>
        </w:tc>
        <w:tc>
          <w:tcPr>
            <w:tcW w:w="1375" w:type="pct"/>
            <w:shd w:val="clear" w:color="auto" w:fill="auto"/>
            <w:tcMar>
              <w:top w:w="0" w:type="dxa"/>
              <w:left w:w="149" w:type="dxa"/>
              <w:bottom w:w="0" w:type="dxa"/>
              <w:right w:w="149" w:type="dxa"/>
            </w:tcMar>
            <w:hideMark/>
          </w:tcPr>
          <w:p w:rsidR="00F16434" w:rsidRPr="00A5746B" w:rsidRDefault="00F16434" w:rsidP="00F16434">
            <w:pPr>
              <w:pStyle w:val="formattext0"/>
              <w:spacing w:before="0" w:beforeAutospacing="0" w:after="0" w:afterAutospacing="0"/>
              <w:ind w:firstLine="0"/>
              <w:jc w:val="center"/>
              <w:textAlignment w:val="baseline"/>
              <w:rPr>
                <w:sz w:val="22"/>
                <w:szCs w:val="22"/>
              </w:rPr>
            </w:pPr>
            <w:r w:rsidRPr="00A5746B">
              <w:rPr>
                <w:sz w:val="22"/>
                <w:szCs w:val="22"/>
              </w:rPr>
              <w:t>с 01.07.2019 по 31.12.2019</w:t>
            </w:r>
          </w:p>
        </w:tc>
        <w:tc>
          <w:tcPr>
            <w:tcW w:w="789" w:type="pct"/>
            <w:shd w:val="clear" w:color="auto" w:fill="auto"/>
            <w:tcMar>
              <w:top w:w="0" w:type="dxa"/>
              <w:left w:w="149" w:type="dxa"/>
              <w:bottom w:w="0" w:type="dxa"/>
              <w:right w:w="149" w:type="dxa"/>
            </w:tcMar>
            <w:hideMark/>
          </w:tcPr>
          <w:p w:rsidR="00F16434" w:rsidRPr="00A5746B" w:rsidRDefault="00F16434" w:rsidP="00F16434">
            <w:pPr>
              <w:pStyle w:val="formattext0"/>
              <w:spacing w:before="0" w:beforeAutospacing="0" w:after="0" w:afterAutospacing="0"/>
              <w:ind w:firstLine="0"/>
              <w:jc w:val="center"/>
              <w:textAlignment w:val="baseline"/>
              <w:rPr>
                <w:sz w:val="22"/>
                <w:szCs w:val="22"/>
              </w:rPr>
            </w:pPr>
            <w:r w:rsidRPr="00A5746B">
              <w:rPr>
                <w:sz w:val="22"/>
                <w:szCs w:val="22"/>
              </w:rPr>
              <w:t>1771,47</w:t>
            </w:r>
          </w:p>
        </w:tc>
      </w:tr>
      <w:tr w:rsidR="00F16434" w:rsidRPr="00A5746B" w:rsidTr="00F16434">
        <w:tc>
          <w:tcPr>
            <w:tcW w:w="386" w:type="pct"/>
            <w:vMerge/>
            <w:shd w:val="clear" w:color="auto" w:fill="auto"/>
            <w:tcMar>
              <w:top w:w="0" w:type="dxa"/>
              <w:left w:w="149" w:type="dxa"/>
              <w:bottom w:w="0" w:type="dxa"/>
              <w:right w:w="149" w:type="dxa"/>
            </w:tcMar>
            <w:hideMark/>
          </w:tcPr>
          <w:p w:rsidR="00F16434" w:rsidRPr="00A5746B" w:rsidRDefault="00F16434" w:rsidP="00F16434">
            <w:pPr>
              <w:rPr>
                <w:sz w:val="22"/>
              </w:rPr>
            </w:pPr>
          </w:p>
        </w:tc>
        <w:tc>
          <w:tcPr>
            <w:tcW w:w="1433" w:type="pct"/>
            <w:vMerge/>
            <w:shd w:val="clear" w:color="auto" w:fill="auto"/>
            <w:tcMar>
              <w:top w:w="0" w:type="dxa"/>
              <w:left w:w="149" w:type="dxa"/>
              <w:bottom w:w="0" w:type="dxa"/>
              <w:right w:w="149" w:type="dxa"/>
            </w:tcMar>
            <w:hideMark/>
          </w:tcPr>
          <w:p w:rsidR="00F16434" w:rsidRPr="00A5746B" w:rsidRDefault="00F16434" w:rsidP="00F16434">
            <w:pPr>
              <w:rPr>
                <w:sz w:val="22"/>
              </w:rPr>
            </w:pPr>
          </w:p>
        </w:tc>
        <w:tc>
          <w:tcPr>
            <w:tcW w:w="1017" w:type="pct"/>
            <w:vMerge/>
            <w:shd w:val="clear" w:color="auto" w:fill="auto"/>
            <w:tcMar>
              <w:top w:w="0" w:type="dxa"/>
              <w:left w:w="149" w:type="dxa"/>
              <w:bottom w:w="0" w:type="dxa"/>
              <w:right w:w="149" w:type="dxa"/>
            </w:tcMar>
            <w:hideMark/>
          </w:tcPr>
          <w:p w:rsidR="00F16434" w:rsidRPr="00A5746B" w:rsidRDefault="00F16434" w:rsidP="00F16434">
            <w:pPr>
              <w:rPr>
                <w:sz w:val="22"/>
              </w:rPr>
            </w:pPr>
          </w:p>
        </w:tc>
        <w:tc>
          <w:tcPr>
            <w:tcW w:w="1375" w:type="pct"/>
            <w:shd w:val="clear" w:color="auto" w:fill="auto"/>
            <w:tcMar>
              <w:top w:w="0" w:type="dxa"/>
              <w:left w:w="149" w:type="dxa"/>
              <w:bottom w:w="0" w:type="dxa"/>
              <w:right w:w="149" w:type="dxa"/>
            </w:tcMar>
            <w:hideMark/>
          </w:tcPr>
          <w:p w:rsidR="00F16434" w:rsidRPr="00A5746B" w:rsidRDefault="00F16434" w:rsidP="00F16434">
            <w:pPr>
              <w:pStyle w:val="formattext0"/>
              <w:spacing w:before="0" w:beforeAutospacing="0" w:after="0" w:afterAutospacing="0"/>
              <w:ind w:firstLine="0"/>
              <w:jc w:val="center"/>
              <w:textAlignment w:val="baseline"/>
              <w:rPr>
                <w:sz w:val="22"/>
                <w:szCs w:val="22"/>
              </w:rPr>
            </w:pPr>
            <w:r w:rsidRPr="00A5746B">
              <w:rPr>
                <w:sz w:val="22"/>
                <w:szCs w:val="22"/>
              </w:rPr>
              <w:t>с 01.01.2020 по 30.06.2020</w:t>
            </w:r>
          </w:p>
        </w:tc>
        <w:tc>
          <w:tcPr>
            <w:tcW w:w="789" w:type="pct"/>
            <w:shd w:val="clear" w:color="auto" w:fill="auto"/>
            <w:tcMar>
              <w:top w:w="0" w:type="dxa"/>
              <w:left w:w="149" w:type="dxa"/>
              <w:bottom w:w="0" w:type="dxa"/>
              <w:right w:w="149" w:type="dxa"/>
            </w:tcMar>
            <w:hideMark/>
          </w:tcPr>
          <w:p w:rsidR="00F16434" w:rsidRPr="00A5746B" w:rsidRDefault="00F16434" w:rsidP="00F16434">
            <w:pPr>
              <w:pStyle w:val="formattext0"/>
              <w:spacing w:before="0" w:beforeAutospacing="0" w:after="0" w:afterAutospacing="0"/>
              <w:ind w:firstLine="0"/>
              <w:jc w:val="center"/>
              <w:textAlignment w:val="baseline"/>
              <w:rPr>
                <w:sz w:val="22"/>
                <w:szCs w:val="22"/>
              </w:rPr>
            </w:pPr>
            <w:r w:rsidRPr="00A5746B">
              <w:rPr>
                <w:sz w:val="22"/>
                <w:szCs w:val="22"/>
              </w:rPr>
              <w:t>1771,47</w:t>
            </w:r>
          </w:p>
        </w:tc>
      </w:tr>
      <w:tr w:rsidR="00F16434" w:rsidRPr="00A5746B" w:rsidTr="00F16434">
        <w:tc>
          <w:tcPr>
            <w:tcW w:w="386" w:type="pct"/>
            <w:vMerge/>
            <w:shd w:val="clear" w:color="auto" w:fill="auto"/>
            <w:tcMar>
              <w:top w:w="0" w:type="dxa"/>
              <w:left w:w="149" w:type="dxa"/>
              <w:bottom w:w="0" w:type="dxa"/>
              <w:right w:w="149" w:type="dxa"/>
            </w:tcMar>
            <w:hideMark/>
          </w:tcPr>
          <w:p w:rsidR="00F16434" w:rsidRPr="00A5746B" w:rsidRDefault="00F16434" w:rsidP="00F16434">
            <w:pPr>
              <w:rPr>
                <w:sz w:val="22"/>
              </w:rPr>
            </w:pPr>
          </w:p>
        </w:tc>
        <w:tc>
          <w:tcPr>
            <w:tcW w:w="1433" w:type="pct"/>
            <w:vMerge/>
            <w:shd w:val="clear" w:color="auto" w:fill="auto"/>
            <w:tcMar>
              <w:top w:w="0" w:type="dxa"/>
              <w:left w:w="149" w:type="dxa"/>
              <w:bottom w:w="0" w:type="dxa"/>
              <w:right w:w="149" w:type="dxa"/>
            </w:tcMar>
            <w:hideMark/>
          </w:tcPr>
          <w:p w:rsidR="00F16434" w:rsidRPr="00A5746B" w:rsidRDefault="00F16434" w:rsidP="00F16434">
            <w:pPr>
              <w:rPr>
                <w:sz w:val="22"/>
              </w:rPr>
            </w:pPr>
          </w:p>
        </w:tc>
        <w:tc>
          <w:tcPr>
            <w:tcW w:w="1017" w:type="pct"/>
            <w:vMerge/>
            <w:shd w:val="clear" w:color="auto" w:fill="auto"/>
            <w:tcMar>
              <w:top w:w="0" w:type="dxa"/>
              <w:left w:w="149" w:type="dxa"/>
              <w:bottom w:w="0" w:type="dxa"/>
              <w:right w:w="149" w:type="dxa"/>
            </w:tcMar>
            <w:hideMark/>
          </w:tcPr>
          <w:p w:rsidR="00F16434" w:rsidRPr="00A5746B" w:rsidRDefault="00F16434" w:rsidP="00F16434">
            <w:pPr>
              <w:rPr>
                <w:sz w:val="22"/>
              </w:rPr>
            </w:pPr>
          </w:p>
        </w:tc>
        <w:tc>
          <w:tcPr>
            <w:tcW w:w="1375" w:type="pct"/>
            <w:shd w:val="clear" w:color="auto" w:fill="auto"/>
            <w:tcMar>
              <w:top w:w="0" w:type="dxa"/>
              <w:left w:w="149" w:type="dxa"/>
              <w:bottom w:w="0" w:type="dxa"/>
              <w:right w:w="149" w:type="dxa"/>
            </w:tcMar>
            <w:hideMark/>
          </w:tcPr>
          <w:p w:rsidR="00F16434" w:rsidRPr="00A5746B" w:rsidRDefault="00F16434" w:rsidP="00F16434">
            <w:pPr>
              <w:pStyle w:val="formattext0"/>
              <w:spacing w:before="0" w:beforeAutospacing="0" w:after="0" w:afterAutospacing="0"/>
              <w:ind w:firstLine="0"/>
              <w:jc w:val="center"/>
              <w:textAlignment w:val="baseline"/>
              <w:rPr>
                <w:sz w:val="22"/>
                <w:szCs w:val="22"/>
              </w:rPr>
            </w:pPr>
            <w:r w:rsidRPr="00A5746B">
              <w:rPr>
                <w:sz w:val="22"/>
                <w:szCs w:val="22"/>
              </w:rPr>
              <w:t>с 01.07.2020 по 31.12.2020</w:t>
            </w:r>
          </w:p>
        </w:tc>
        <w:tc>
          <w:tcPr>
            <w:tcW w:w="789" w:type="pct"/>
            <w:shd w:val="clear" w:color="auto" w:fill="auto"/>
            <w:tcMar>
              <w:top w:w="0" w:type="dxa"/>
              <w:left w:w="149" w:type="dxa"/>
              <w:bottom w:w="0" w:type="dxa"/>
              <w:right w:w="149" w:type="dxa"/>
            </w:tcMar>
            <w:hideMark/>
          </w:tcPr>
          <w:p w:rsidR="00F16434" w:rsidRPr="00A5746B" w:rsidRDefault="00F16434" w:rsidP="00F16434">
            <w:pPr>
              <w:pStyle w:val="formattext0"/>
              <w:spacing w:before="0" w:beforeAutospacing="0" w:after="0" w:afterAutospacing="0"/>
              <w:ind w:firstLine="0"/>
              <w:jc w:val="center"/>
              <w:textAlignment w:val="baseline"/>
              <w:rPr>
                <w:sz w:val="22"/>
                <w:szCs w:val="22"/>
              </w:rPr>
            </w:pPr>
            <w:r w:rsidRPr="00A5746B">
              <w:rPr>
                <w:sz w:val="22"/>
                <w:szCs w:val="22"/>
              </w:rPr>
              <w:t>1828,48</w:t>
            </w:r>
          </w:p>
        </w:tc>
      </w:tr>
      <w:tr w:rsidR="00F16434" w:rsidRPr="00A5746B" w:rsidTr="00F16434">
        <w:tc>
          <w:tcPr>
            <w:tcW w:w="386" w:type="pct"/>
            <w:vMerge/>
            <w:shd w:val="clear" w:color="auto" w:fill="auto"/>
            <w:tcMar>
              <w:top w:w="0" w:type="dxa"/>
              <w:left w:w="149" w:type="dxa"/>
              <w:bottom w:w="0" w:type="dxa"/>
              <w:right w:w="149" w:type="dxa"/>
            </w:tcMar>
            <w:hideMark/>
          </w:tcPr>
          <w:p w:rsidR="00F16434" w:rsidRPr="00A5746B" w:rsidRDefault="00F16434" w:rsidP="00F16434">
            <w:pPr>
              <w:rPr>
                <w:sz w:val="22"/>
              </w:rPr>
            </w:pPr>
          </w:p>
        </w:tc>
        <w:tc>
          <w:tcPr>
            <w:tcW w:w="1433" w:type="pct"/>
            <w:vMerge/>
            <w:shd w:val="clear" w:color="auto" w:fill="auto"/>
            <w:tcMar>
              <w:top w:w="0" w:type="dxa"/>
              <w:left w:w="149" w:type="dxa"/>
              <w:bottom w:w="0" w:type="dxa"/>
              <w:right w:w="149" w:type="dxa"/>
            </w:tcMar>
            <w:hideMark/>
          </w:tcPr>
          <w:p w:rsidR="00F16434" w:rsidRPr="00A5746B" w:rsidRDefault="00F16434" w:rsidP="00F16434">
            <w:pPr>
              <w:rPr>
                <w:sz w:val="22"/>
              </w:rPr>
            </w:pPr>
          </w:p>
        </w:tc>
        <w:tc>
          <w:tcPr>
            <w:tcW w:w="1017" w:type="pct"/>
            <w:vMerge/>
            <w:shd w:val="clear" w:color="auto" w:fill="auto"/>
            <w:tcMar>
              <w:top w:w="0" w:type="dxa"/>
              <w:left w:w="149" w:type="dxa"/>
              <w:bottom w:w="0" w:type="dxa"/>
              <w:right w:w="149" w:type="dxa"/>
            </w:tcMar>
            <w:hideMark/>
          </w:tcPr>
          <w:p w:rsidR="00F16434" w:rsidRPr="00A5746B" w:rsidRDefault="00F16434" w:rsidP="00F16434">
            <w:pPr>
              <w:rPr>
                <w:sz w:val="22"/>
              </w:rPr>
            </w:pPr>
          </w:p>
        </w:tc>
        <w:tc>
          <w:tcPr>
            <w:tcW w:w="1375" w:type="pct"/>
            <w:shd w:val="clear" w:color="auto" w:fill="auto"/>
            <w:tcMar>
              <w:top w:w="0" w:type="dxa"/>
              <w:left w:w="149" w:type="dxa"/>
              <w:bottom w:w="0" w:type="dxa"/>
              <w:right w:w="149" w:type="dxa"/>
            </w:tcMar>
            <w:hideMark/>
          </w:tcPr>
          <w:p w:rsidR="00F16434" w:rsidRPr="00A5746B" w:rsidRDefault="00F16434" w:rsidP="00F16434">
            <w:pPr>
              <w:pStyle w:val="formattext0"/>
              <w:spacing w:before="0" w:beforeAutospacing="0" w:after="0" w:afterAutospacing="0"/>
              <w:ind w:firstLine="0"/>
              <w:jc w:val="center"/>
              <w:textAlignment w:val="baseline"/>
              <w:rPr>
                <w:sz w:val="22"/>
                <w:szCs w:val="22"/>
              </w:rPr>
            </w:pPr>
            <w:r w:rsidRPr="00A5746B">
              <w:rPr>
                <w:sz w:val="22"/>
                <w:szCs w:val="22"/>
              </w:rPr>
              <w:t>с 01.01.2021 по 30.06.2021</w:t>
            </w:r>
          </w:p>
        </w:tc>
        <w:tc>
          <w:tcPr>
            <w:tcW w:w="789" w:type="pct"/>
            <w:shd w:val="clear" w:color="auto" w:fill="auto"/>
            <w:tcMar>
              <w:top w:w="0" w:type="dxa"/>
              <w:left w:w="149" w:type="dxa"/>
              <w:bottom w:w="0" w:type="dxa"/>
              <w:right w:w="149" w:type="dxa"/>
            </w:tcMar>
            <w:hideMark/>
          </w:tcPr>
          <w:p w:rsidR="00F16434" w:rsidRPr="00A5746B" w:rsidRDefault="00F16434" w:rsidP="00F16434">
            <w:pPr>
              <w:pStyle w:val="formattext0"/>
              <w:spacing w:before="0" w:beforeAutospacing="0" w:after="0" w:afterAutospacing="0"/>
              <w:ind w:firstLine="0"/>
              <w:jc w:val="center"/>
              <w:textAlignment w:val="baseline"/>
              <w:rPr>
                <w:sz w:val="22"/>
                <w:szCs w:val="22"/>
              </w:rPr>
            </w:pPr>
            <w:r w:rsidRPr="00A5746B">
              <w:rPr>
                <w:sz w:val="22"/>
                <w:szCs w:val="22"/>
              </w:rPr>
              <w:t>1828,48</w:t>
            </w:r>
          </w:p>
        </w:tc>
      </w:tr>
      <w:tr w:rsidR="00F16434" w:rsidRPr="00A5746B" w:rsidTr="00F16434">
        <w:tc>
          <w:tcPr>
            <w:tcW w:w="386" w:type="pct"/>
            <w:vMerge/>
            <w:shd w:val="clear" w:color="auto" w:fill="auto"/>
            <w:tcMar>
              <w:top w:w="0" w:type="dxa"/>
              <w:left w:w="149" w:type="dxa"/>
              <w:bottom w:w="0" w:type="dxa"/>
              <w:right w:w="149" w:type="dxa"/>
            </w:tcMar>
            <w:hideMark/>
          </w:tcPr>
          <w:p w:rsidR="00F16434" w:rsidRPr="00A5746B" w:rsidRDefault="00F16434" w:rsidP="00F16434">
            <w:pPr>
              <w:rPr>
                <w:sz w:val="22"/>
              </w:rPr>
            </w:pPr>
          </w:p>
        </w:tc>
        <w:tc>
          <w:tcPr>
            <w:tcW w:w="1433" w:type="pct"/>
            <w:vMerge/>
            <w:shd w:val="clear" w:color="auto" w:fill="auto"/>
            <w:tcMar>
              <w:top w:w="0" w:type="dxa"/>
              <w:left w:w="149" w:type="dxa"/>
              <w:bottom w:w="0" w:type="dxa"/>
              <w:right w:w="149" w:type="dxa"/>
            </w:tcMar>
            <w:hideMark/>
          </w:tcPr>
          <w:p w:rsidR="00F16434" w:rsidRPr="00A5746B" w:rsidRDefault="00F16434" w:rsidP="00F16434">
            <w:pPr>
              <w:rPr>
                <w:sz w:val="22"/>
              </w:rPr>
            </w:pPr>
          </w:p>
        </w:tc>
        <w:tc>
          <w:tcPr>
            <w:tcW w:w="1017" w:type="pct"/>
            <w:vMerge/>
            <w:shd w:val="clear" w:color="auto" w:fill="auto"/>
            <w:tcMar>
              <w:top w:w="0" w:type="dxa"/>
              <w:left w:w="149" w:type="dxa"/>
              <w:bottom w:w="0" w:type="dxa"/>
              <w:right w:w="149" w:type="dxa"/>
            </w:tcMar>
            <w:hideMark/>
          </w:tcPr>
          <w:p w:rsidR="00F16434" w:rsidRPr="00A5746B" w:rsidRDefault="00F16434" w:rsidP="00F16434">
            <w:pPr>
              <w:rPr>
                <w:sz w:val="22"/>
              </w:rPr>
            </w:pPr>
          </w:p>
        </w:tc>
        <w:tc>
          <w:tcPr>
            <w:tcW w:w="1375" w:type="pct"/>
            <w:shd w:val="clear" w:color="auto" w:fill="auto"/>
            <w:tcMar>
              <w:top w:w="0" w:type="dxa"/>
              <w:left w:w="149" w:type="dxa"/>
              <w:bottom w:w="0" w:type="dxa"/>
              <w:right w:w="149" w:type="dxa"/>
            </w:tcMar>
            <w:hideMark/>
          </w:tcPr>
          <w:p w:rsidR="00F16434" w:rsidRPr="00A5746B" w:rsidRDefault="00F16434" w:rsidP="00F16434">
            <w:pPr>
              <w:pStyle w:val="formattext0"/>
              <w:spacing w:before="0" w:beforeAutospacing="0" w:after="0" w:afterAutospacing="0"/>
              <w:ind w:firstLine="0"/>
              <w:jc w:val="center"/>
              <w:textAlignment w:val="baseline"/>
              <w:rPr>
                <w:sz w:val="22"/>
                <w:szCs w:val="22"/>
              </w:rPr>
            </w:pPr>
            <w:r w:rsidRPr="00A5746B">
              <w:rPr>
                <w:sz w:val="22"/>
                <w:szCs w:val="22"/>
              </w:rPr>
              <w:t>с 01.07.2021 по 31.12.2021</w:t>
            </w:r>
          </w:p>
        </w:tc>
        <w:tc>
          <w:tcPr>
            <w:tcW w:w="789" w:type="pct"/>
            <w:shd w:val="clear" w:color="auto" w:fill="auto"/>
            <w:tcMar>
              <w:top w:w="0" w:type="dxa"/>
              <w:left w:w="149" w:type="dxa"/>
              <w:bottom w:w="0" w:type="dxa"/>
              <w:right w:w="149" w:type="dxa"/>
            </w:tcMar>
            <w:hideMark/>
          </w:tcPr>
          <w:p w:rsidR="00F16434" w:rsidRPr="00A5746B" w:rsidRDefault="00F16434" w:rsidP="00F16434">
            <w:pPr>
              <w:pStyle w:val="formattext0"/>
              <w:spacing w:before="0" w:beforeAutospacing="0" w:after="0" w:afterAutospacing="0"/>
              <w:ind w:firstLine="0"/>
              <w:jc w:val="center"/>
              <w:textAlignment w:val="baseline"/>
              <w:rPr>
                <w:sz w:val="22"/>
                <w:szCs w:val="22"/>
              </w:rPr>
            </w:pPr>
            <w:r w:rsidRPr="00A5746B">
              <w:rPr>
                <w:sz w:val="22"/>
                <w:szCs w:val="22"/>
              </w:rPr>
              <w:t>1882,05</w:t>
            </w:r>
          </w:p>
        </w:tc>
      </w:tr>
      <w:tr w:rsidR="00F16434" w:rsidRPr="00A5746B" w:rsidTr="00F16434">
        <w:tc>
          <w:tcPr>
            <w:tcW w:w="386" w:type="pct"/>
            <w:vMerge/>
            <w:shd w:val="clear" w:color="auto" w:fill="auto"/>
            <w:tcMar>
              <w:top w:w="0" w:type="dxa"/>
              <w:left w:w="149" w:type="dxa"/>
              <w:bottom w:w="0" w:type="dxa"/>
              <w:right w:w="149" w:type="dxa"/>
            </w:tcMar>
            <w:hideMark/>
          </w:tcPr>
          <w:p w:rsidR="00F16434" w:rsidRPr="00A5746B" w:rsidRDefault="00F16434" w:rsidP="00F16434">
            <w:pPr>
              <w:rPr>
                <w:sz w:val="22"/>
              </w:rPr>
            </w:pPr>
          </w:p>
        </w:tc>
        <w:tc>
          <w:tcPr>
            <w:tcW w:w="1433" w:type="pct"/>
            <w:vMerge/>
            <w:shd w:val="clear" w:color="auto" w:fill="auto"/>
            <w:tcMar>
              <w:top w:w="0" w:type="dxa"/>
              <w:left w:w="149" w:type="dxa"/>
              <w:bottom w:w="0" w:type="dxa"/>
              <w:right w:w="149" w:type="dxa"/>
            </w:tcMar>
            <w:hideMark/>
          </w:tcPr>
          <w:p w:rsidR="00F16434" w:rsidRPr="00A5746B" w:rsidRDefault="00F16434" w:rsidP="00F16434">
            <w:pPr>
              <w:rPr>
                <w:sz w:val="22"/>
              </w:rPr>
            </w:pPr>
          </w:p>
        </w:tc>
        <w:tc>
          <w:tcPr>
            <w:tcW w:w="1017" w:type="pct"/>
            <w:vMerge/>
            <w:shd w:val="clear" w:color="auto" w:fill="auto"/>
            <w:tcMar>
              <w:top w:w="0" w:type="dxa"/>
              <w:left w:w="149" w:type="dxa"/>
              <w:bottom w:w="0" w:type="dxa"/>
              <w:right w:w="149" w:type="dxa"/>
            </w:tcMar>
            <w:hideMark/>
          </w:tcPr>
          <w:p w:rsidR="00F16434" w:rsidRPr="00A5746B" w:rsidRDefault="00F16434" w:rsidP="00F16434">
            <w:pPr>
              <w:rPr>
                <w:sz w:val="22"/>
              </w:rPr>
            </w:pPr>
          </w:p>
        </w:tc>
        <w:tc>
          <w:tcPr>
            <w:tcW w:w="1375" w:type="pct"/>
            <w:shd w:val="clear" w:color="auto" w:fill="auto"/>
            <w:tcMar>
              <w:top w:w="0" w:type="dxa"/>
              <w:left w:w="149" w:type="dxa"/>
              <w:bottom w:w="0" w:type="dxa"/>
              <w:right w:w="149" w:type="dxa"/>
            </w:tcMar>
            <w:hideMark/>
          </w:tcPr>
          <w:p w:rsidR="00F16434" w:rsidRPr="00A5746B" w:rsidRDefault="00F16434" w:rsidP="00F16434">
            <w:pPr>
              <w:pStyle w:val="formattext0"/>
              <w:spacing w:before="0" w:beforeAutospacing="0" w:after="0" w:afterAutospacing="0"/>
              <w:ind w:firstLine="0"/>
              <w:jc w:val="center"/>
              <w:textAlignment w:val="baseline"/>
              <w:rPr>
                <w:sz w:val="22"/>
                <w:szCs w:val="22"/>
              </w:rPr>
            </w:pPr>
            <w:r w:rsidRPr="00A5746B">
              <w:rPr>
                <w:sz w:val="22"/>
                <w:szCs w:val="22"/>
              </w:rPr>
              <w:t>с 01.01.2022 по 30.06.2022</w:t>
            </w:r>
          </w:p>
        </w:tc>
        <w:tc>
          <w:tcPr>
            <w:tcW w:w="789" w:type="pct"/>
            <w:shd w:val="clear" w:color="auto" w:fill="auto"/>
            <w:tcMar>
              <w:top w:w="0" w:type="dxa"/>
              <w:left w:w="149" w:type="dxa"/>
              <w:bottom w:w="0" w:type="dxa"/>
              <w:right w:w="149" w:type="dxa"/>
            </w:tcMar>
            <w:hideMark/>
          </w:tcPr>
          <w:p w:rsidR="00F16434" w:rsidRPr="00A5746B" w:rsidRDefault="00F16434" w:rsidP="00F16434">
            <w:pPr>
              <w:pStyle w:val="formattext0"/>
              <w:spacing w:before="0" w:beforeAutospacing="0" w:after="0" w:afterAutospacing="0"/>
              <w:ind w:firstLine="0"/>
              <w:jc w:val="center"/>
              <w:textAlignment w:val="baseline"/>
              <w:rPr>
                <w:sz w:val="22"/>
                <w:szCs w:val="22"/>
              </w:rPr>
            </w:pPr>
            <w:r w:rsidRPr="00A5746B">
              <w:rPr>
                <w:sz w:val="22"/>
                <w:szCs w:val="22"/>
              </w:rPr>
              <w:t>1882,05</w:t>
            </w:r>
          </w:p>
        </w:tc>
      </w:tr>
      <w:tr w:rsidR="00F16434" w:rsidRPr="00A5746B" w:rsidTr="00F16434">
        <w:tc>
          <w:tcPr>
            <w:tcW w:w="386" w:type="pct"/>
            <w:vMerge/>
            <w:shd w:val="clear" w:color="auto" w:fill="auto"/>
            <w:tcMar>
              <w:top w:w="0" w:type="dxa"/>
              <w:left w:w="149" w:type="dxa"/>
              <w:bottom w:w="0" w:type="dxa"/>
              <w:right w:w="149" w:type="dxa"/>
            </w:tcMar>
            <w:hideMark/>
          </w:tcPr>
          <w:p w:rsidR="00F16434" w:rsidRPr="00A5746B" w:rsidRDefault="00F16434" w:rsidP="00F16434">
            <w:pPr>
              <w:rPr>
                <w:sz w:val="22"/>
              </w:rPr>
            </w:pPr>
          </w:p>
        </w:tc>
        <w:tc>
          <w:tcPr>
            <w:tcW w:w="1433" w:type="pct"/>
            <w:vMerge/>
            <w:shd w:val="clear" w:color="auto" w:fill="auto"/>
            <w:tcMar>
              <w:top w:w="0" w:type="dxa"/>
              <w:left w:w="149" w:type="dxa"/>
              <w:bottom w:w="0" w:type="dxa"/>
              <w:right w:w="149" w:type="dxa"/>
            </w:tcMar>
            <w:hideMark/>
          </w:tcPr>
          <w:p w:rsidR="00F16434" w:rsidRPr="00A5746B" w:rsidRDefault="00F16434" w:rsidP="00F16434">
            <w:pPr>
              <w:rPr>
                <w:sz w:val="22"/>
              </w:rPr>
            </w:pPr>
          </w:p>
        </w:tc>
        <w:tc>
          <w:tcPr>
            <w:tcW w:w="1017" w:type="pct"/>
            <w:vMerge/>
            <w:shd w:val="clear" w:color="auto" w:fill="auto"/>
            <w:tcMar>
              <w:top w:w="0" w:type="dxa"/>
              <w:left w:w="149" w:type="dxa"/>
              <w:bottom w:w="0" w:type="dxa"/>
              <w:right w:w="149" w:type="dxa"/>
            </w:tcMar>
            <w:hideMark/>
          </w:tcPr>
          <w:p w:rsidR="00F16434" w:rsidRPr="00A5746B" w:rsidRDefault="00F16434" w:rsidP="00F16434">
            <w:pPr>
              <w:rPr>
                <w:sz w:val="22"/>
              </w:rPr>
            </w:pPr>
          </w:p>
        </w:tc>
        <w:tc>
          <w:tcPr>
            <w:tcW w:w="1375" w:type="pct"/>
            <w:shd w:val="clear" w:color="auto" w:fill="auto"/>
            <w:tcMar>
              <w:top w:w="0" w:type="dxa"/>
              <w:left w:w="149" w:type="dxa"/>
              <w:bottom w:w="0" w:type="dxa"/>
              <w:right w:w="149" w:type="dxa"/>
            </w:tcMar>
            <w:hideMark/>
          </w:tcPr>
          <w:p w:rsidR="00F16434" w:rsidRPr="00A5746B" w:rsidRDefault="00F16434" w:rsidP="00F16434">
            <w:pPr>
              <w:pStyle w:val="formattext0"/>
              <w:spacing w:before="0" w:beforeAutospacing="0" w:after="0" w:afterAutospacing="0"/>
              <w:ind w:firstLine="0"/>
              <w:jc w:val="center"/>
              <w:textAlignment w:val="baseline"/>
              <w:rPr>
                <w:sz w:val="22"/>
                <w:szCs w:val="22"/>
              </w:rPr>
            </w:pPr>
            <w:r w:rsidRPr="00A5746B">
              <w:rPr>
                <w:sz w:val="22"/>
                <w:szCs w:val="22"/>
              </w:rPr>
              <w:t>с 01.07.2022 по 31.12.2022</w:t>
            </w:r>
          </w:p>
        </w:tc>
        <w:tc>
          <w:tcPr>
            <w:tcW w:w="789" w:type="pct"/>
            <w:shd w:val="clear" w:color="auto" w:fill="auto"/>
            <w:tcMar>
              <w:top w:w="0" w:type="dxa"/>
              <w:left w:w="149" w:type="dxa"/>
              <w:bottom w:w="0" w:type="dxa"/>
              <w:right w:w="149" w:type="dxa"/>
            </w:tcMar>
            <w:hideMark/>
          </w:tcPr>
          <w:p w:rsidR="00F16434" w:rsidRPr="00A5746B" w:rsidRDefault="00F16434" w:rsidP="00F16434">
            <w:pPr>
              <w:pStyle w:val="formattext0"/>
              <w:spacing w:before="0" w:beforeAutospacing="0" w:after="0" w:afterAutospacing="0"/>
              <w:ind w:firstLine="0"/>
              <w:jc w:val="center"/>
              <w:textAlignment w:val="baseline"/>
              <w:rPr>
                <w:sz w:val="22"/>
                <w:szCs w:val="22"/>
              </w:rPr>
            </w:pPr>
            <w:r w:rsidRPr="00A5746B">
              <w:rPr>
                <w:sz w:val="22"/>
                <w:szCs w:val="22"/>
              </w:rPr>
              <w:t>1945,77</w:t>
            </w:r>
          </w:p>
        </w:tc>
      </w:tr>
      <w:tr w:rsidR="00F16434" w:rsidRPr="00A5746B" w:rsidTr="00F16434">
        <w:tc>
          <w:tcPr>
            <w:tcW w:w="386" w:type="pct"/>
            <w:vMerge/>
            <w:shd w:val="clear" w:color="auto" w:fill="auto"/>
            <w:tcMar>
              <w:top w:w="0" w:type="dxa"/>
              <w:left w:w="149" w:type="dxa"/>
              <w:bottom w:w="0" w:type="dxa"/>
              <w:right w:w="149" w:type="dxa"/>
            </w:tcMar>
          </w:tcPr>
          <w:p w:rsidR="00F16434" w:rsidRPr="00A5746B" w:rsidRDefault="00F16434" w:rsidP="00C807FD">
            <w:pPr>
              <w:pStyle w:val="formattext0"/>
              <w:spacing w:before="0" w:beforeAutospacing="0" w:after="0" w:afterAutospacing="0"/>
              <w:ind w:firstLine="0"/>
              <w:jc w:val="center"/>
              <w:textAlignment w:val="baseline"/>
              <w:rPr>
                <w:sz w:val="22"/>
                <w:szCs w:val="22"/>
              </w:rPr>
            </w:pPr>
          </w:p>
        </w:tc>
        <w:tc>
          <w:tcPr>
            <w:tcW w:w="1433" w:type="pct"/>
            <w:vMerge/>
            <w:shd w:val="clear" w:color="auto" w:fill="auto"/>
            <w:tcMar>
              <w:top w:w="0" w:type="dxa"/>
              <w:left w:w="149" w:type="dxa"/>
              <w:bottom w:w="0" w:type="dxa"/>
              <w:right w:w="149" w:type="dxa"/>
            </w:tcMar>
          </w:tcPr>
          <w:p w:rsidR="00F16434" w:rsidRPr="00A5746B" w:rsidRDefault="00F16434" w:rsidP="00C807FD">
            <w:pPr>
              <w:pStyle w:val="formattext0"/>
              <w:spacing w:before="0" w:beforeAutospacing="0" w:after="0" w:afterAutospacing="0"/>
              <w:ind w:firstLine="0"/>
              <w:jc w:val="center"/>
              <w:textAlignment w:val="baseline"/>
              <w:rPr>
                <w:sz w:val="22"/>
                <w:szCs w:val="22"/>
              </w:rPr>
            </w:pPr>
          </w:p>
        </w:tc>
        <w:tc>
          <w:tcPr>
            <w:tcW w:w="3181" w:type="pct"/>
            <w:gridSpan w:val="3"/>
            <w:shd w:val="clear" w:color="auto" w:fill="auto"/>
            <w:tcMar>
              <w:top w:w="0" w:type="dxa"/>
              <w:left w:w="149" w:type="dxa"/>
              <w:bottom w:w="0" w:type="dxa"/>
              <w:right w:w="149" w:type="dxa"/>
            </w:tcMar>
          </w:tcPr>
          <w:p w:rsidR="00F16434" w:rsidRPr="00A5746B" w:rsidRDefault="00F16434" w:rsidP="00F16434">
            <w:pPr>
              <w:pStyle w:val="formattext0"/>
              <w:spacing w:before="0" w:beforeAutospacing="0" w:after="0" w:afterAutospacing="0"/>
              <w:ind w:firstLine="0"/>
              <w:jc w:val="center"/>
              <w:textAlignment w:val="baseline"/>
              <w:rPr>
                <w:sz w:val="22"/>
                <w:szCs w:val="22"/>
              </w:rPr>
            </w:pPr>
            <w:r w:rsidRPr="00A5746B">
              <w:rPr>
                <w:sz w:val="22"/>
                <w:szCs w:val="22"/>
              </w:rPr>
              <w:t>Население (тарифы указываются с учетом НДС) &lt;*&gt;</w:t>
            </w:r>
          </w:p>
        </w:tc>
      </w:tr>
      <w:tr w:rsidR="00F16434" w:rsidRPr="00A5746B" w:rsidTr="00F16434">
        <w:tc>
          <w:tcPr>
            <w:tcW w:w="386" w:type="pct"/>
            <w:vMerge/>
            <w:shd w:val="clear" w:color="auto" w:fill="auto"/>
            <w:tcMar>
              <w:top w:w="0" w:type="dxa"/>
              <w:left w:w="149" w:type="dxa"/>
              <w:bottom w:w="0" w:type="dxa"/>
              <w:right w:w="149" w:type="dxa"/>
            </w:tcMar>
            <w:hideMark/>
          </w:tcPr>
          <w:p w:rsidR="00F16434" w:rsidRPr="00A5746B" w:rsidRDefault="00F16434" w:rsidP="00F16434">
            <w:pPr>
              <w:rPr>
                <w:sz w:val="22"/>
              </w:rPr>
            </w:pPr>
          </w:p>
        </w:tc>
        <w:tc>
          <w:tcPr>
            <w:tcW w:w="1433" w:type="pct"/>
            <w:vMerge/>
            <w:shd w:val="clear" w:color="auto" w:fill="auto"/>
            <w:tcMar>
              <w:top w:w="0" w:type="dxa"/>
              <w:left w:w="149" w:type="dxa"/>
              <w:bottom w:w="0" w:type="dxa"/>
              <w:right w:w="149" w:type="dxa"/>
            </w:tcMar>
            <w:hideMark/>
          </w:tcPr>
          <w:p w:rsidR="00F16434" w:rsidRPr="00A5746B" w:rsidRDefault="00F16434" w:rsidP="00F16434">
            <w:pPr>
              <w:rPr>
                <w:sz w:val="22"/>
              </w:rPr>
            </w:pPr>
          </w:p>
        </w:tc>
        <w:tc>
          <w:tcPr>
            <w:tcW w:w="1017" w:type="pct"/>
            <w:vMerge w:val="restart"/>
            <w:shd w:val="clear" w:color="auto" w:fill="auto"/>
            <w:tcMar>
              <w:top w:w="0" w:type="dxa"/>
              <w:left w:w="149" w:type="dxa"/>
              <w:bottom w:w="0" w:type="dxa"/>
              <w:right w:w="149" w:type="dxa"/>
            </w:tcMar>
            <w:hideMark/>
          </w:tcPr>
          <w:p w:rsidR="00F16434" w:rsidRPr="00A5746B" w:rsidRDefault="00F16434" w:rsidP="00F16434">
            <w:pPr>
              <w:pStyle w:val="formattext0"/>
              <w:spacing w:before="0" w:beforeAutospacing="0" w:after="0" w:afterAutospacing="0"/>
              <w:ind w:firstLine="0"/>
              <w:jc w:val="center"/>
              <w:textAlignment w:val="baseline"/>
              <w:rPr>
                <w:sz w:val="22"/>
                <w:szCs w:val="22"/>
              </w:rPr>
            </w:pPr>
            <w:r w:rsidRPr="00A5746B">
              <w:rPr>
                <w:sz w:val="22"/>
                <w:szCs w:val="22"/>
              </w:rPr>
              <w:t>Одноставочный, руб./Гкал</w:t>
            </w:r>
          </w:p>
        </w:tc>
        <w:tc>
          <w:tcPr>
            <w:tcW w:w="1375" w:type="pct"/>
            <w:shd w:val="clear" w:color="auto" w:fill="auto"/>
            <w:tcMar>
              <w:top w:w="0" w:type="dxa"/>
              <w:left w:w="149" w:type="dxa"/>
              <w:bottom w:w="0" w:type="dxa"/>
              <w:right w:w="149" w:type="dxa"/>
            </w:tcMar>
            <w:hideMark/>
          </w:tcPr>
          <w:p w:rsidR="00F16434" w:rsidRPr="00A5746B" w:rsidRDefault="00F16434" w:rsidP="00F16434">
            <w:pPr>
              <w:pStyle w:val="formattext0"/>
              <w:spacing w:before="0" w:beforeAutospacing="0" w:after="0" w:afterAutospacing="0"/>
              <w:ind w:firstLine="0"/>
              <w:jc w:val="center"/>
              <w:textAlignment w:val="baseline"/>
              <w:rPr>
                <w:sz w:val="22"/>
                <w:szCs w:val="22"/>
              </w:rPr>
            </w:pPr>
            <w:r w:rsidRPr="00A5746B">
              <w:rPr>
                <w:sz w:val="22"/>
                <w:szCs w:val="22"/>
              </w:rPr>
              <w:t>с 01.01.2018 по 30.06.2018</w:t>
            </w:r>
          </w:p>
        </w:tc>
        <w:tc>
          <w:tcPr>
            <w:tcW w:w="789" w:type="pct"/>
            <w:shd w:val="clear" w:color="auto" w:fill="auto"/>
            <w:tcMar>
              <w:top w:w="0" w:type="dxa"/>
              <w:left w:w="149" w:type="dxa"/>
              <w:bottom w:w="0" w:type="dxa"/>
              <w:right w:w="149" w:type="dxa"/>
            </w:tcMar>
            <w:hideMark/>
          </w:tcPr>
          <w:p w:rsidR="00F16434" w:rsidRPr="00A5746B" w:rsidRDefault="00F16434" w:rsidP="00F16434">
            <w:pPr>
              <w:pStyle w:val="formattext0"/>
              <w:spacing w:before="0" w:beforeAutospacing="0" w:after="0" w:afterAutospacing="0"/>
              <w:ind w:firstLine="0"/>
              <w:jc w:val="center"/>
              <w:textAlignment w:val="baseline"/>
              <w:rPr>
                <w:sz w:val="22"/>
                <w:szCs w:val="22"/>
              </w:rPr>
            </w:pPr>
            <w:r w:rsidRPr="00A5746B">
              <w:rPr>
                <w:sz w:val="22"/>
                <w:szCs w:val="22"/>
              </w:rPr>
              <w:t>1982,31</w:t>
            </w:r>
          </w:p>
        </w:tc>
      </w:tr>
      <w:tr w:rsidR="00F16434" w:rsidRPr="00A5746B" w:rsidTr="00F16434">
        <w:tc>
          <w:tcPr>
            <w:tcW w:w="386" w:type="pct"/>
            <w:vMerge/>
            <w:shd w:val="clear" w:color="auto" w:fill="auto"/>
            <w:tcMar>
              <w:top w:w="0" w:type="dxa"/>
              <w:left w:w="149" w:type="dxa"/>
              <w:bottom w:w="0" w:type="dxa"/>
              <w:right w:w="149" w:type="dxa"/>
            </w:tcMar>
            <w:hideMark/>
          </w:tcPr>
          <w:p w:rsidR="00F16434" w:rsidRPr="00A5746B" w:rsidRDefault="00F16434" w:rsidP="00F16434">
            <w:pPr>
              <w:rPr>
                <w:sz w:val="22"/>
              </w:rPr>
            </w:pPr>
          </w:p>
        </w:tc>
        <w:tc>
          <w:tcPr>
            <w:tcW w:w="1433" w:type="pct"/>
            <w:vMerge/>
            <w:shd w:val="clear" w:color="auto" w:fill="auto"/>
            <w:tcMar>
              <w:top w:w="0" w:type="dxa"/>
              <w:left w:w="149" w:type="dxa"/>
              <w:bottom w:w="0" w:type="dxa"/>
              <w:right w:w="149" w:type="dxa"/>
            </w:tcMar>
            <w:hideMark/>
          </w:tcPr>
          <w:p w:rsidR="00F16434" w:rsidRPr="00A5746B" w:rsidRDefault="00F16434" w:rsidP="00F16434">
            <w:pPr>
              <w:rPr>
                <w:sz w:val="22"/>
              </w:rPr>
            </w:pPr>
          </w:p>
        </w:tc>
        <w:tc>
          <w:tcPr>
            <w:tcW w:w="1017" w:type="pct"/>
            <w:vMerge/>
            <w:shd w:val="clear" w:color="auto" w:fill="auto"/>
            <w:tcMar>
              <w:top w:w="0" w:type="dxa"/>
              <w:left w:w="149" w:type="dxa"/>
              <w:bottom w:w="0" w:type="dxa"/>
              <w:right w:w="149" w:type="dxa"/>
            </w:tcMar>
            <w:hideMark/>
          </w:tcPr>
          <w:p w:rsidR="00F16434" w:rsidRPr="00A5746B" w:rsidRDefault="00F16434" w:rsidP="00F16434">
            <w:pPr>
              <w:rPr>
                <w:sz w:val="22"/>
              </w:rPr>
            </w:pPr>
          </w:p>
        </w:tc>
        <w:tc>
          <w:tcPr>
            <w:tcW w:w="1375" w:type="pct"/>
            <w:shd w:val="clear" w:color="auto" w:fill="auto"/>
            <w:tcMar>
              <w:top w:w="0" w:type="dxa"/>
              <w:left w:w="149" w:type="dxa"/>
              <w:bottom w:w="0" w:type="dxa"/>
              <w:right w:w="149" w:type="dxa"/>
            </w:tcMar>
            <w:hideMark/>
          </w:tcPr>
          <w:p w:rsidR="00F16434" w:rsidRPr="00A5746B" w:rsidRDefault="00F16434" w:rsidP="00F16434">
            <w:pPr>
              <w:pStyle w:val="formattext0"/>
              <w:spacing w:before="0" w:beforeAutospacing="0" w:after="0" w:afterAutospacing="0"/>
              <w:ind w:firstLine="0"/>
              <w:jc w:val="center"/>
              <w:textAlignment w:val="baseline"/>
              <w:rPr>
                <w:sz w:val="22"/>
                <w:szCs w:val="22"/>
              </w:rPr>
            </w:pPr>
            <w:r w:rsidRPr="00A5746B">
              <w:rPr>
                <w:sz w:val="22"/>
                <w:szCs w:val="22"/>
              </w:rPr>
              <w:t>с 01.07.2018 по 31.12.2018</w:t>
            </w:r>
          </w:p>
        </w:tc>
        <w:tc>
          <w:tcPr>
            <w:tcW w:w="789" w:type="pct"/>
            <w:shd w:val="clear" w:color="auto" w:fill="auto"/>
            <w:tcMar>
              <w:top w:w="0" w:type="dxa"/>
              <w:left w:w="149" w:type="dxa"/>
              <w:bottom w:w="0" w:type="dxa"/>
              <w:right w:w="149" w:type="dxa"/>
            </w:tcMar>
            <w:hideMark/>
          </w:tcPr>
          <w:p w:rsidR="00F16434" w:rsidRPr="00A5746B" w:rsidRDefault="00F16434" w:rsidP="00F16434">
            <w:pPr>
              <w:pStyle w:val="formattext0"/>
              <w:spacing w:before="0" w:beforeAutospacing="0" w:after="0" w:afterAutospacing="0"/>
              <w:ind w:firstLine="0"/>
              <w:jc w:val="center"/>
              <w:textAlignment w:val="baseline"/>
              <w:rPr>
                <w:sz w:val="22"/>
                <w:szCs w:val="22"/>
              </w:rPr>
            </w:pPr>
            <w:r w:rsidRPr="00A5746B">
              <w:rPr>
                <w:sz w:val="22"/>
                <w:szCs w:val="22"/>
              </w:rPr>
              <w:t>2049,06</w:t>
            </w:r>
          </w:p>
        </w:tc>
      </w:tr>
      <w:tr w:rsidR="00F16434" w:rsidRPr="00A5746B" w:rsidTr="00F16434">
        <w:tc>
          <w:tcPr>
            <w:tcW w:w="386" w:type="pct"/>
            <w:vMerge/>
            <w:shd w:val="clear" w:color="auto" w:fill="auto"/>
            <w:tcMar>
              <w:top w:w="0" w:type="dxa"/>
              <w:left w:w="149" w:type="dxa"/>
              <w:bottom w:w="0" w:type="dxa"/>
              <w:right w:w="149" w:type="dxa"/>
            </w:tcMar>
            <w:hideMark/>
          </w:tcPr>
          <w:p w:rsidR="00F16434" w:rsidRPr="00A5746B" w:rsidRDefault="00F16434" w:rsidP="00F16434">
            <w:pPr>
              <w:rPr>
                <w:sz w:val="22"/>
              </w:rPr>
            </w:pPr>
          </w:p>
        </w:tc>
        <w:tc>
          <w:tcPr>
            <w:tcW w:w="1433" w:type="pct"/>
            <w:vMerge/>
            <w:shd w:val="clear" w:color="auto" w:fill="auto"/>
            <w:tcMar>
              <w:top w:w="0" w:type="dxa"/>
              <w:left w:w="149" w:type="dxa"/>
              <w:bottom w:w="0" w:type="dxa"/>
              <w:right w:w="149" w:type="dxa"/>
            </w:tcMar>
            <w:hideMark/>
          </w:tcPr>
          <w:p w:rsidR="00F16434" w:rsidRPr="00A5746B" w:rsidRDefault="00F16434" w:rsidP="00F16434">
            <w:pPr>
              <w:rPr>
                <w:sz w:val="22"/>
              </w:rPr>
            </w:pPr>
          </w:p>
        </w:tc>
        <w:tc>
          <w:tcPr>
            <w:tcW w:w="1017" w:type="pct"/>
            <w:vMerge/>
            <w:shd w:val="clear" w:color="auto" w:fill="auto"/>
            <w:tcMar>
              <w:top w:w="0" w:type="dxa"/>
              <w:left w:w="149" w:type="dxa"/>
              <w:bottom w:w="0" w:type="dxa"/>
              <w:right w:w="149" w:type="dxa"/>
            </w:tcMar>
            <w:hideMark/>
          </w:tcPr>
          <w:p w:rsidR="00F16434" w:rsidRPr="00A5746B" w:rsidRDefault="00F16434" w:rsidP="00F16434">
            <w:pPr>
              <w:rPr>
                <w:sz w:val="22"/>
              </w:rPr>
            </w:pPr>
          </w:p>
        </w:tc>
        <w:tc>
          <w:tcPr>
            <w:tcW w:w="1375" w:type="pct"/>
            <w:shd w:val="clear" w:color="auto" w:fill="auto"/>
            <w:tcMar>
              <w:top w:w="0" w:type="dxa"/>
              <w:left w:w="149" w:type="dxa"/>
              <w:bottom w:w="0" w:type="dxa"/>
              <w:right w:w="149" w:type="dxa"/>
            </w:tcMar>
            <w:hideMark/>
          </w:tcPr>
          <w:p w:rsidR="00F16434" w:rsidRPr="00A5746B" w:rsidRDefault="00F16434" w:rsidP="00F16434">
            <w:pPr>
              <w:pStyle w:val="formattext0"/>
              <w:spacing w:before="0" w:beforeAutospacing="0" w:after="0" w:afterAutospacing="0"/>
              <w:ind w:firstLine="0"/>
              <w:jc w:val="center"/>
              <w:textAlignment w:val="baseline"/>
              <w:rPr>
                <w:sz w:val="22"/>
                <w:szCs w:val="22"/>
              </w:rPr>
            </w:pPr>
            <w:r w:rsidRPr="00A5746B">
              <w:rPr>
                <w:sz w:val="22"/>
                <w:szCs w:val="22"/>
              </w:rPr>
              <w:t>с 01.01.2019 по 30.06.2019</w:t>
            </w:r>
          </w:p>
        </w:tc>
        <w:tc>
          <w:tcPr>
            <w:tcW w:w="789" w:type="pct"/>
            <w:shd w:val="clear" w:color="auto" w:fill="auto"/>
            <w:tcMar>
              <w:top w:w="0" w:type="dxa"/>
              <w:left w:w="149" w:type="dxa"/>
              <w:bottom w:w="0" w:type="dxa"/>
              <w:right w:w="149" w:type="dxa"/>
            </w:tcMar>
            <w:hideMark/>
          </w:tcPr>
          <w:p w:rsidR="00F16434" w:rsidRPr="00A5746B" w:rsidRDefault="00F16434" w:rsidP="00F16434">
            <w:pPr>
              <w:pStyle w:val="formattext0"/>
              <w:spacing w:before="0" w:beforeAutospacing="0" w:after="0" w:afterAutospacing="0"/>
              <w:ind w:firstLine="0"/>
              <w:jc w:val="center"/>
              <w:textAlignment w:val="baseline"/>
              <w:rPr>
                <w:sz w:val="22"/>
                <w:szCs w:val="22"/>
              </w:rPr>
            </w:pPr>
            <w:r w:rsidRPr="00A5746B">
              <w:rPr>
                <w:sz w:val="22"/>
                <w:szCs w:val="22"/>
              </w:rPr>
              <w:t>2083,79</w:t>
            </w:r>
          </w:p>
        </w:tc>
      </w:tr>
      <w:tr w:rsidR="00F16434" w:rsidRPr="00A5746B" w:rsidTr="00F16434">
        <w:tc>
          <w:tcPr>
            <w:tcW w:w="386" w:type="pct"/>
            <w:vMerge/>
            <w:shd w:val="clear" w:color="auto" w:fill="auto"/>
            <w:tcMar>
              <w:top w:w="0" w:type="dxa"/>
              <w:left w:w="149" w:type="dxa"/>
              <w:bottom w:w="0" w:type="dxa"/>
              <w:right w:w="149" w:type="dxa"/>
            </w:tcMar>
            <w:hideMark/>
          </w:tcPr>
          <w:p w:rsidR="00F16434" w:rsidRPr="00A5746B" w:rsidRDefault="00F16434" w:rsidP="00F16434">
            <w:pPr>
              <w:rPr>
                <w:sz w:val="22"/>
              </w:rPr>
            </w:pPr>
          </w:p>
        </w:tc>
        <w:tc>
          <w:tcPr>
            <w:tcW w:w="1433" w:type="pct"/>
            <w:vMerge/>
            <w:shd w:val="clear" w:color="auto" w:fill="auto"/>
            <w:tcMar>
              <w:top w:w="0" w:type="dxa"/>
              <w:left w:w="149" w:type="dxa"/>
              <w:bottom w:w="0" w:type="dxa"/>
              <w:right w:w="149" w:type="dxa"/>
            </w:tcMar>
            <w:hideMark/>
          </w:tcPr>
          <w:p w:rsidR="00F16434" w:rsidRPr="00A5746B" w:rsidRDefault="00F16434" w:rsidP="00F16434">
            <w:pPr>
              <w:rPr>
                <w:sz w:val="22"/>
              </w:rPr>
            </w:pPr>
          </w:p>
        </w:tc>
        <w:tc>
          <w:tcPr>
            <w:tcW w:w="1017" w:type="pct"/>
            <w:vMerge/>
            <w:shd w:val="clear" w:color="auto" w:fill="auto"/>
            <w:tcMar>
              <w:top w:w="0" w:type="dxa"/>
              <w:left w:w="149" w:type="dxa"/>
              <w:bottom w:w="0" w:type="dxa"/>
              <w:right w:w="149" w:type="dxa"/>
            </w:tcMar>
            <w:hideMark/>
          </w:tcPr>
          <w:p w:rsidR="00F16434" w:rsidRPr="00A5746B" w:rsidRDefault="00F16434" w:rsidP="00F16434">
            <w:pPr>
              <w:rPr>
                <w:sz w:val="22"/>
              </w:rPr>
            </w:pPr>
          </w:p>
        </w:tc>
        <w:tc>
          <w:tcPr>
            <w:tcW w:w="1375" w:type="pct"/>
            <w:shd w:val="clear" w:color="auto" w:fill="auto"/>
            <w:tcMar>
              <w:top w:w="0" w:type="dxa"/>
              <w:left w:w="149" w:type="dxa"/>
              <w:bottom w:w="0" w:type="dxa"/>
              <w:right w:w="149" w:type="dxa"/>
            </w:tcMar>
            <w:hideMark/>
          </w:tcPr>
          <w:p w:rsidR="00F16434" w:rsidRPr="00A5746B" w:rsidRDefault="00F16434" w:rsidP="00F16434">
            <w:pPr>
              <w:pStyle w:val="formattext0"/>
              <w:spacing w:before="0" w:beforeAutospacing="0" w:after="0" w:afterAutospacing="0"/>
              <w:ind w:firstLine="0"/>
              <w:jc w:val="center"/>
              <w:textAlignment w:val="baseline"/>
              <w:rPr>
                <w:sz w:val="22"/>
                <w:szCs w:val="22"/>
              </w:rPr>
            </w:pPr>
            <w:r w:rsidRPr="00A5746B">
              <w:rPr>
                <w:sz w:val="22"/>
                <w:szCs w:val="22"/>
              </w:rPr>
              <w:t>с 01.07.2019 по 31.12.2019</w:t>
            </w:r>
          </w:p>
        </w:tc>
        <w:tc>
          <w:tcPr>
            <w:tcW w:w="789" w:type="pct"/>
            <w:shd w:val="clear" w:color="auto" w:fill="auto"/>
            <w:tcMar>
              <w:top w:w="0" w:type="dxa"/>
              <w:left w:w="149" w:type="dxa"/>
              <w:bottom w:w="0" w:type="dxa"/>
              <w:right w:w="149" w:type="dxa"/>
            </w:tcMar>
            <w:hideMark/>
          </w:tcPr>
          <w:p w:rsidR="00F16434" w:rsidRPr="00A5746B" w:rsidRDefault="00F16434" w:rsidP="00F16434">
            <w:pPr>
              <w:pStyle w:val="formattext0"/>
              <w:spacing w:before="0" w:beforeAutospacing="0" w:after="0" w:afterAutospacing="0"/>
              <w:ind w:firstLine="0"/>
              <w:jc w:val="center"/>
              <w:textAlignment w:val="baseline"/>
              <w:rPr>
                <w:sz w:val="22"/>
                <w:szCs w:val="22"/>
              </w:rPr>
            </w:pPr>
            <w:r w:rsidRPr="00A5746B">
              <w:rPr>
                <w:sz w:val="22"/>
                <w:szCs w:val="22"/>
              </w:rPr>
              <w:t>2125,76</w:t>
            </w:r>
          </w:p>
        </w:tc>
      </w:tr>
      <w:tr w:rsidR="00F16434" w:rsidRPr="00A5746B" w:rsidTr="00F16434">
        <w:tc>
          <w:tcPr>
            <w:tcW w:w="386" w:type="pct"/>
            <w:vMerge/>
            <w:shd w:val="clear" w:color="auto" w:fill="auto"/>
            <w:tcMar>
              <w:top w:w="0" w:type="dxa"/>
              <w:left w:w="149" w:type="dxa"/>
              <w:bottom w:w="0" w:type="dxa"/>
              <w:right w:w="149" w:type="dxa"/>
            </w:tcMar>
            <w:hideMark/>
          </w:tcPr>
          <w:p w:rsidR="00F16434" w:rsidRPr="00A5746B" w:rsidRDefault="00F16434" w:rsidP="00F16434">
            <w:pPr>
              <w:rPr>
                <w:sz w:val="22"/>
              </w:rPr>
            </w:pPr>
          </w:p>
        </w:tc>
        <w:tc>
          <w:tcPr>
            <w:tcW w:w="1433" w:type="pct"/>
            <w:vMerge/>
            <w:shd w:val="clear" w:color="auto" w:fill="auto"/>
            <w:tcMar>
              <w:top w:w="0" w:type="dxa"/>
              <w:left w:w="149" w:type="dxa"/>
              <w:bottom w:w="0" w:type="dxa"/>
              <w:right w:w="149" w:type="dxa"/>
            </w:tcMar>
            <w:hideMark/>
          </w:tcPr>
          <w:p w:rsidR="00F16434" w:rsidRPr="00A5746B" w:rsidRDefault="00F16434" w:rsidP="00F16434">
            <w:pPr>
              <w:rPr>
                <w:sz w:val="22"/>
              </w:rPr>
            </w:pPr>
          </w:p>
        </w:tc>
        <w:tc>
          <w:tcPr>
            <w:tcW w:w="1017" w:type="pct"/>
            <w:vMerge/>
            <w:shd w:val="clear" w:color="auto" w:fill="auto"/>
            <w:tcMar>
              <w:top w:w="0" w:type="dxa"/>
              <w:left w:w="149" w:type="dxa"/>
              <w:bottom w:w="0" w:type="dxa"/>
              <w:right w:w="149" w:type="dxa"/>
            </w:tcMar>
            <w:hideMark/>
          </w:tcPr>
          <w:p w:rsidR="00F16434" w:rsidRPr="00A5746B" w:rsidRDefault="00F16434" w:rsidP="00F16434">
            <w:pPr>
              <w:rPr>
                <w:sz w:val="22"/>
              </w:rPr>
            </w:pPr>
          </w:p>
        </w:tc>
        <w:tc>
          <w:tcPr>
            <w:tcW w:w="1375" w:type="pct"/>
            <w:shd w:val="clear" w:color="auto" w:fill="auto"/>
            <w:tcMar>
              <w:top w:w="0" w:type="dxa"/>
              <w:left w:w="149" w:type="dxa"/>
              <w:bottom w:w="0" w:type="dxa"/>
              <w:right w:w="149" w:type="dxa"/>
            </w:tcMar>
            <w:hideMark/>
          </w:tcPr>
          <w:p w:rsidR="00F16434" w:rsidRPr="00A5746B" w:rsidRDefault="00F16434" w:rsidP="00F16434">
            <w:pPr>
              <w:pStyle w:val="formattext0"/>
              <w:spacing w:before="0" w:beforeAutospacing="0" w:after="0" w:afterAutospacing="0"/>
              <w:ind w:firstLine="0"/>
              <w:jc w:val="center"/>
              <w:textAlignment w:val="baseline"/>
              <w:rPr>
                <w:sz w:val="22"/>
                <w:szCs w:val="22"/>
              </w:rPr>
            </w:pPr>
            <w:r w:rsidRPr="00A5746B">
              <w:rPr>
                <w:sz w:val="22"/>
                <w:szCs w:val="22"/>
              </w:rPr>
              <w:t>с 01.01.2020 по 30.06.2020</w:t>
            </w:r>
          </w:p>
        </w:tc>
        <w:tc>
          <w:tcPr>
            <w:tcW w:w="789" w:type="pct"/>
            <w:shd w:val="clear" w:color="auto" w:fill="auto"/>
            <w:tcMar>
              <w:top w:w="0" w:type="dxa"/>
              <w:left w:w="149" w:type="dxa"/>
              <w:bottom w:w="0" w:type="dxa"/>
              <w:right w:w="149" w:type="dxa"/>
            </w:tcMar>
            <w:hideMark/>
          </w:tcPr>
          <w:p w:rsidR="00F16434" w:rsidRPr="00A5746B" w:rsidRDefault="00F16434" w:rsidP="00F16434">
            <w:pPr>
              <w:pStyle w:val="formattext0"/>
              <w:spacing w:before="0" w:beforeAutospacing="0" w:after="0" w:afterAutospacing="0"/>
              <w:ind w:firstLine="0"/>
              <w:jc w:val="center"/>
              <w:textAlignment w:val="baseline"/>
              <w:rPr>
                <w:sz w:val="22"/>
                <w:szCs w:val="22"/>
              </w:rPr>
            </w:pPr>
            <w:r w:rsidRPr="00A5746B">
              <w:rPr>
                <w:sz w:val="22"/>
                <w:szCs w:val="22"/>
              </w:rPr>
              <w:t>2125,76</w:t>
            </w:r>
          </w:p>
        </w:tc>
      </w:tr>
      <w:tr w:rsidR="00F16434" w:rsidRPr="00A5746B" w:rsidTr="00F16434">
        <w:tc>
          <w:tcPr>
            <w:tcW w:w="386" w:type="pct"/>
            <w:vMerge/>
            <w:shd w:val="clear" w:color="auto" w:fill="auto"/>
            <w:tcMar>
              <w:top w:w="0" w:type="dxa"/>
              <w:left w:w="149" w:type="dxa"/>
              <w:bottom w:w="0" w:type="dxa"/>
              <w:right w:w="149" w:type="dxa"/>
            </w:tcMar>
            <w:hideMark/>
          </w:tcPr>
          <w:p w:rsidR="00F16434" w:rsidRPr="00A5746B" w:rsidRDefault="00F16434" w:rsidP="00F16434">
            <w:pPr>
              <w:rPr>
                <w:sz w:val="22"/>
              </w:rPr>
            </w:pPr>
          </w:p>
        </w:tc>
        <w:tc>
          <w:tcPr>
            <w:tcW w:w="1433" w:type="pct"/>
            <w:vMerge/>
            <w:shd w:val="clear" w:color="auto" w:fill="auto"/>
            <w:tcMar>
              <w:top w:w="0" w:type="dxa"/>
              <w:left w:w="149" w:type="dxa"/>
              <w:bottom w:w="0" w:type="dxa"/>
              <w:right w:w="149" w:type="dxa"/>
            </w:tcMar>
            <w:hideMark/>
          </w:tcPr>
          <w:p w:rsidR="00F16434" w:rsidRPr="00A5746B" w:rsidRDefault="00F16434" w:rsidP="00F16434">
            <w:pPr>
              <w:rPr>
                <w:sz w:val="22"/>
              </w:rPr>
            </w:pPr>
          </w:p>
        </w:tc>
        <w:tc>
          <w:tcPr>
            <w:tcW w:w="1017" w:type="pct"/>
            <w:vMerge/>
            <w:shd w:val="clear" w:color="auto" w:fill="auto"/>
            <w:tcMar>
              <w:top w:w="0" w:type="dxa"/>
              <w:left w:w="149" w:type="dxa"/>
              <w:bottom w:w="0" w:type="dxa"/>
              <w:right w:w="149" w:type="dxa"/>
            </w:tcMar>
            <w:hideMark/>
          </w:tcPr>
          <w:p w:rsidR="00F16434" w:rsidRPr="00A5746B" w:rsidRDefault="00F16434" w:rsidP="00F16434">
            <w:pPr>
              <w:rPr>
                <w:sz w:val="22"/>
              </w:rPr>
            </w:pPr>
          </w:p>
        </w:tc>
        <w:tc>
          <w:tcPr>
            <w:tcW w:w="1375" w:type="pct"/>
            <w:shd w:val="clear" w:color="auto" w:fill="auto"/>
            <w:tcMar>
              <w:top w:w="0" w:type="dxa"/>
              <w:left w:w="149" w:type="dxa"/>
              <w:bottom w:w="0" w:type="dxa"/>
              <w:right w:w="149" w:type="dxa"/>
            </w:tcMar>
            <w:hideMark/>
          </w:tcPr>
          <w:p w:rsidR="00F16434" w:rsidRPr="00A5746B" w:rsidRDefault="00F16434" w:rsidP="00F16434">
            <w:pPr>
              <w:pStyle w:val="formattext0"/>
              <w:spacing w:before="0" w:beforeAutospacing="0" w:after="0" w:afterAutospacing="0"/>
              <w:ind w:firstLine="0"/>
              <w:jc w:val="center"/>
              <w:textAlignment w:val="baseline"/>
              <w:rPr>
                <w:sz w:val="22"/>
                <w:szCs w:val="22"/>
              </w:rPr>
            </w:pPr>
            <w:r w:rsidRPr="00A5746B">
              <w:rPr>
                <w:sz w:val="22"/>
                <w:szCs w:val="22"/>
              </w:rPr>
              <w:t>с 01.07.2020 по 31.12.2020</w:t>
            </w:r>
          </w:p>
        </w:tc>
        <w:tc>
          <w:tcPr>
            <w:tcW w:w="789" w:type="pct"/>
            <w:shd w:val="clear" w:color="auto" w:fill="auto"/>
            <w:tcMar>
              <w:top w:w="0" w:type="dxa"/>
              <w:left w:w="149" w:type="dxa"/>
              <w:bottom w:w="0" w:type="dxa"/>
              <w:right w:w="149" w:type="dxa"/>
            </w:tcMar>
            <w:hideMark/>
          </w:tcPr>
          <w:p w:rsidR="00F16434" w:rsidRPr="00A5746B" w:rsidRDefault="00F16434" w:rsidP="00F16434">
            <w:pPr>
              <w:pStyle w:val="formattext0"/>
              <w:spacing w:before="0" w:beforeAutospacing="0" w:after="0" w:afterAutospacing="0"/>
              <w:ind w:firstLine="0"/>
              <w:jc w:val="center"/>
              <w:textAlignment w:val="baseline"/>
              <w:rPr>
                <w:sz w:val="22"/>
                <w:szCs w:val="22"/>
              </w:rPr>
            </w:pPr>
            <w:r w:rsidRPr="00A5746B">
              <w:rPr>
                <w:sz w:val="22"/>
                <w:szCs w:val="22"/>
              </w:rPr>
              <w:t>2194,18</w:t>
            </w:r>
          </w:p>
        </w:tc>
      </w:tr>
      <w:tr w:rsidR="00F16434" w:rsidRPr="00A5746B" w:rsidTr="00F16434">
        <w:tc>
          <w:tcPr>
            <w:tcW w:w="386" w:type="pct"/>
            <w:vMerge/>
            <w:shd w:val="clear" w:color="auto" w:fill="auto"/>
            <w:tcMar>
              <w:top w:w="0" w:type="dxa"/>
              <w:left w:w="149" w:type="dxa"/>
              <w:bottom w:w="0" w:type="dxa"/>
              <w:right w:w="149" w:type="dxa"/>
            </w:tcMar>
            <w:hideMark/>
          </w:tcPr>
          <w:p w:rsidR="00F16434" w:rsidRPr="00A5746B" w:rsidRDefault="00F16434" w:rsidP="00F16434">
            <w:pPr>
              <w:rPr>
                <w:sz w:val="22"/>
              </w:rPr>
            </w:pPr>
          </w:p>
        </w:tc>
        <w:tc>
          <w:tcPr>
            <w:tcW w:w="1433" w:type="pct"/>
            <w:vMerge/>
            <w:shd w:val="clear" w:color="auto" w:fill="auto"/>
            <w:tcMar>
              <w:top w:w="0" w:type="dxa"/>
              <w:left w:w="149" w:type="dxa"/>
              <w:bottom w:w="0" w:type="dxa"/>
              <w:right w:w="149" w:type="dxa"/>
            </w:tcMar>
            <w:hideMark/>
          </w:tcPr>
          <w:p w:rsidR="00F16434" w:rsidRPr="00A5746B" w:rsidRDefault="00F16434" w:rsidP="00F16434">
            <w:pPr>
              <w:rPr>
                <w:sz w:val="22"/>
              </w:rPr>
            </w:pPr>
          </w:p>
        </w:tc>
        <w:tc>
          <w:tcPr>
            <w:tcW w:w="1017" w:type="pct"/>
            <w:vMerge/>
            <w:shd w:val="clear" w:color="auto" w:fill="auto"/>
            <w:tcMar>
              <w:top w:w="0" w:type="dxa"/>
              <w:left w:w="149" w:type="dxa"/>
              <w:bottom w:w="0" w:type="dxa"/>
              <w:right w:w="149" w:type="dxa"/>
            </w:tcMar>
            <w:hideMark/>
          </w:tcPr>
          <w:p w:rsidR="00F16434" w:rsidRPr="00A5746B" w:rsidRDefault="00F16434" w:rsidP="00F16434">
            <w:pPr>
              <w:rPr>
                <w:sz w:val="22"/>
              </w:rPr>
            </w:pPr>
          </w:p>
        </w:tc>
        <w:tc>
          <w:tcPr>
            <w:tcW w:w="1375" w:type="pct"/>
            <w:shd w:val="clear" w:color="auto" w:fill="auto"/>
            <w:tcMar>
              <w:top w:w="0" w:type="dxa"/>
              <w:left w:w="149" w:type="dxa"/>
              <w:bottom w:w="0" w:type="dxa"/>
              <w:right w:w="149" w:type="dxa"/>
            </w:tcMar>
            <w:hideMark/>
          </w:tcPr>
          <w:p w:rsidR="00F16434" w:rsidRPr="00A5746B" w:rsidRDefault="00F16434" w:rsidP="00F16434">
            <w:pPr>
              <w:pStyle w:val="formattext0"/>
              <w:spacing w:before="0" w:beforeAutospacing="0" w:after="0" w:afterAutospacing="0"/>
              <w:ind w:firstLine="0"/>
              <w:jc w:val="center"/>
              <w:textAlignment w:val="baseline"/>
              <w:rPr>
                <w:sz w:val="22"/>
                <w:szCs w:val="22"/>
              </w:rPr>
            </w:pPr>
            <w:r w:rsidRPr="00A5746B">
              <w:rPr>
                <w:sz w:val="22"/>
                <w:szCs w:val="22"/>
              </w:rPr>
              <w:t>с 01.01.2021 по 30.06.2021</w:t>
            </w:r>
          </w:p>
        </w:tc>
        <w:tc>
          <w:tcPr>
            <w:tcW w:w="789" w:type="pct"/>
            <w:shd w:val="clear" w:color="auto" w:fill="auto"/>
            <w:tcMar>
              <w:top w:w="0" w:type="dxa"/>
              <w:left w:w="149" w:type="dxa"/>
              <w:bottom w:w="0" w:type="dxa"/>
              <w:right w:w="149" w:type="dxa"/>
            </w:tcMar>
            <w:hideMark/>
          </w:tcPr>
          <w:p w:rsidR="00F16434" w:rsidRPr="00A5746B" w:rsidRDefault="00F16434" w:rsidP="00F16434">
            <w:pPr>
              <w:pStyle w:val="formattext0"/>
              <w:spacing w:before="0" w:beforeAutospacing="0" w:after="0" w:afterAutospacing="0"/>
              <w:ind w:firstLine="0"/>
              <w:jc w:val="center"/>
              <w:textAlignment w:val="baseline"/>
              <w:rPr>
                <w:sz w:val="22"/>
                <w:szCs w:val="22"/>
              </w:rPr>
            </w:pPr>
            <w:r w:rsidRPr="00A5746B">
              <w:rPr>
                <w:sz w:val="22"/>
                <w:szCs w:val="22"/>
              </w:rPr>
              <w:t>2194,18</w:t>
            </w:r>
          </w:p>
        </w:tc>
      </w:tr>
      <w:tr w:rsidR="00F16434" w:rsidRPr="00A5746B" w:rsidTr="00F16434">
        <w:tc>
          <w:tcPr>
            <w:tcW w:w="386" w:type="pct"/>
            <w:vMerge/>
            <w:shd w:val="clear" w:color="auto" w:fill="auto"/>
            <w:tcMar>
              <w:top w:w="0" w:type="dxa"/>
              <w:left w:w="149" w:type="dxa"/>
              <w:bottom w:w="0" w:type="dxa"/>
              <w:right w:w="149" w:type="dxa"/>
            </w:tcMar>
            <w:hideMark/>
          </w:tcPr>
          <w:p w:rsidR="00F16434" w:rsidRPr="00A5746B" w:rsidRDefault="00F16434" w:rsidP="00F16434">
            <w:pPr>
              <w:rPr>
                <w:sz w:val="22"/>
              </w:rPr>
            </w:pPr>
          </w:p>
        </w:tc>
        <w:tc>
          <w:tcPr>
            <w:tcW w:w="1433" w:type="pct"/>
            <w:vMerge/>
            <w:shd w:val="clear" w:color="auto" w:fill="auto"/>
            <w:tcMar>
              <w:top w:w="0" w:type="dxa"/>
              <w:left w:w="149" w:type="dxa"/>
              <w:bottom w:w="0" w:type="dxa"/>
              <w:right w:w="149" w:type="dxa"/>
            </w:tcMar>
            <w:hideMark/>
          </w:tcPr>
          <w:p w:rsidR="00F16434" w:rsidRPr="00A5746B" w:rsidRDefault="00F16434" w:rsidP="00F16434">
            <w:pPr>
              <w:rPr>
                <w:sz w:val="22"/>
              </w:rPr>
            </w:pPr>
          </w:p>
        </w:tc>
        <w:tc>
          <w:tcPr>
            <w:tcW w:w="1017" w:type="pct"/>
            <w:vMerge/>
            <w:shd w:val="clear" w:color="auto" w:fill="auto"/>
            <w:tcMar>
              <w:top w:w="0" w:type="dxa"/>
              <w:left w:w="149" w:type="dxa"/>
              <w:bottom w:w="0" w:type="dxa"/>
              <w:right w:w="149" w:type="dxa"/>
            </w:tcMar>
            <w:hideMark/>
          </w:tcPr>
          <w:p w:rsidR="00F16434" w:rsidRPr="00A5746B" w:rsidRDefault="00F16434" w:rsidP="00F16434">
            <w:pPr>
              <w:rPr>
                <w:sz w:val="22"/>
              </w:rPr>
            </w:pPr>
          </w:p>
        </w:tc>
        <w:tc>
          <w:tcPr>
            <w:tcW w:w="1375" w:type="pct"/>
            <w:shd w:val="clear" w:color="auto" w:fill="auto"/>
            <w:tcMar>
              <w:top w:w="0" w:type="dxa"/>
              <w:left w:w="149" w:type="dxa"/>
              <w:bottom w:w="0" w:type="dxa"/>
              <w:right w:w="149" w:type="dxa"/>
            </w:tcMar>
            <w:hideMark/>
          </w:tcPr>
          <w:p w:rsidR="00F16434" w:rsidRPr="00A5746B" w:rsidRDefault="00F16434" w:rsidP="00F16434">
            <w:pPr>
              <w:pStyle w:val="formattext0"/>
              <w:spacing w:before="0" w:beforeAutospacing="0" w:after="0" w:afterAutospacing="0"/>
              <w:ind w:firstLine="0"/>
              <w:jc w:val="center"/>
              <w:textAlignment w:val="baseline"/>
              <w:rPr>
                <w:sz w:val="22"/>
                <w:szCs w:val="22"/>
              </w:rPr>
            </w:pPr>
            <w:r w:rsidRPr="00A5746B">
              <w:rPr>
                <w:sz w:val="22"/>
                <w:szCs w:val="22"/>
              </w:rPr>
              <w:t>с 01.07.2021 по 31.12.2021</w:t>
            </w:r>
          </w:p>
        </w:tc>
        <w:tc>
          <w:tcPr>
            <w:tcW w:w="789" w:type="pct"/>
            <w:shd w:val="clear" w:color="auto" w:fill="auto"/>
            <w:tcMar>
              <w:top w:w="0" w:type="dxa"/>
              <w:left w:w="149" w:type="dxa"/>
              <w:bottom w:w="0" w:type="dxa"/>
              <w:right w:w="149" w:type="dxa"/>
            </w:tcMar>
            <w:hideMark/>
          </w:tcPr>
          <w:p w:rsidR="00F16434" w:rsidRPr="00A5746B" w:rsidRDefault="00F16434" w:rsidP="00F16434">
            <w:pPr>
              <w:pStyle w:val="formattext0"/>
              <w:spacing w:before="0" w:beforeAutospacing="0" w:after="0" w:afterAutospacing="0"/>
              <w:ind w:firstLine="0"/>
              <w:jc w:val="center"/>
              <w:textAlignment w:val="baseline"/>
              <w:rPr>
                <w:sz w:val="22"/>
                <w:szCs w:val="22"/>
              </w:rPr>
            </w:pPr>
            <w:r w:rsidRPr="00A5746B">
              <w:rPr>
                <w:sz w:val="22"/>
                <w:szCs w:val="22"/>
              </w:rPr>
              <w:t>2258,46</w:t>
            </w:r>
          </w:p>
        </w:tc>
      </w:tr>
      <w:tr w:rsidR="00F16434" w:rsidRPr="00A5746B" w:rsidTr="00F16434">
        <w:tc>
          <w:tcPr>
            <w:tcW w:w="386" w:type="pct"/>
            <w:vMerge/>
            <w:shd w:val="clear" w:color="auto" w:fill="auto"/>
            <w:tcMar>
              <w:top w:w="0" w:type="dxa"/>
              <w:left w:w="149" w:type="dxa"/>
              <w:bottom w:w="0" w:type="dxa"/>
              <w:right w:w="149" w:type="dxa"/>
            </w:tcMar>
            <w:hideMark/>
          </w:tcPr>
          <w:p w:rsidR="00F16434" w:rsidRPr="00A5746B" w:rsidRDefault="00F16434" w:rsidP="00F16434">
            <w:pPr>
              <w:rPr>
                <w:sz w:val="22"/>
              </w:rPr>
            </w:pPr>
          </w:p>
        </w:tc>
        <w:tc>
          <w:tcPr>
            <w:tcW w:w="1433" w:type="pct"/>
            <w:vMerge/>
            <w:shd w:val="clear" w:color="auto" w:fill="auto"/>
            <w:tcMar>
              <w:top w:w="0" w:type="dxa"/>
              <w:left w:w="149" w:type="dxa"/>
              <w:bottom w:w="0" w:type="dxa"/>
              <w:right w:w="149" w:type="dxa"/>
            </w:tcMar>
            <w:hideMark/>
          </w:tcPr>
          <w:p w:rsidR="00F16434" w:rsidRPr="00A5746B" w:rsidRDefault="00F16434" w:rsidP="00F16434">
            <w:pPr>
              <w:rPr>
                <w:sz w:val="22"/>
              </w:rPr>
            </w:pPr>
          </w:p>
        </w:tc>
        <w:tc>
          <w:tcPr>
            <w:tcW w:w="1017" w:type="pct"/>
            <w:vMerge/>
            <w:shd w:val="clear" w:color="auto" w:fill="auto"/>
            <w:tcMar>
              <w:top w:w="0" w:type="dxa"/>
              <w:left w:w="149" w:type="dxa"/>
              <w:bottom w:w="0" w:type="dxa"/>
              <w:right w:w="149" w:type="dxa"/>
            </w:tcMar>
            <w:hideMark/>
          </w:tcPr>
          <w:p w:rsidR="00F16434" w:rsidRPr="00A5746B" w:rsidRDefault="00F16434" w:rsidP="00F16434">
            <w:pPr>
              <w:rPr>
                <w:sz w:val="22"/>
              </w:rPr>
            </w:pPr>
          </w:p>
        </w:tc>
        <w:tc>
          <w:tcPr>
            <w:tcW w:w="1375" w:type="pct"/>
            <w:shd w:val="clear" w:color="auto" w:fill="auto"/>
            <w:tcMar>
              <w:top w:w="0" w:type="dxa"/>
              <w:left w:w="149" w:type="dxa"/>
              <w:bottom w:w="0" w:type="dxa"/>
              <w:right w:w="149" w:type="dxa"/>
            </w:tcMar>
            <w:hideMark/>
          </w:tcPr>
          <w:p w:rsidR="00F16434" w:rsidRPr="00A5746B" w:rsidRDefault="00F16434" w:rsidP="00F16434">
            <w:pPr>
              <w:pStyle w:val="formattext0"/>
              <w:spacing w:before="0" w:beforeAutospacing="0" w:after="0" w:afterAutospacing="0"/>
              <w:ind w:firstLine="0"/>
              <w:jc w:val="center"/>
              <w:textAlignment w:val="baseline"/>
              <w:rPr>
                <w:sz w:val="22"/>
                <w:szCs w:val="22"/>
              </w:rPr>
            </w:pPr>
            <w:r w:rsidRPr="00A5746B">
              <w:rPr>
                <w:sz w:val="22"/>
                <w:szCs w:val="22"/>
              </w:rPr>
              <w:t>с 01.01.2022 по 30.06.2022</w:t>
            </w:r>
          </w:p>
        </w:tc>
        <w:tc>
          <w:tcPr>
            <w:tcW w:w="789" w:type="pct"/>
            <w:shd w:val="clear" w:color="auto" w:fill="auto"/>
            <w:tcMar>
              <w:top w:w="0" w:type="dxa"/>
              <w:left w:w="149" w:type="dxa"/>
              <w:bottom w:w="0" w:type="dxa"/>
              <w:right w:w="149" w:type="dxa"/>
            </w:tcMar>
            <w:hideMark/>
          </w:tcPr>
          <w:p w:rsidR="00F16434" w:rsidRPr="00A5746B" w:rsidRDefault="00F16434" w:rsidP="00F16434">
            <w:pPr>
              <w:pStyle w:val="formattext0"/>
              <w:spacing w:before="0" w:beforeAutospacing="0" w:after="0" w:afterAutospacing="0"/>
              <w:ind w:firstLine="0"/>
              <w:jc w:val="center"/>
              <w:textAlignment w:val="baseline"/>
              <w:rPr>
                <w:sz w:val="22"/>
                <w:szCs w:val="22"/>
              </w:rPr>
            </w:pPr>
            <w:r w:rsidRPr="00A5746B">
              <w:rPr>
                <w:sz w:val="22"/>
                <w:szCs w:val="22"/>
              </w:rPr>
              <w:t>2258,46</w:t>
            </w:r>
          </w:p>
        </w:tc>
      </w:tr>
      <w:tr w:rsidR="00F16434" w:rsidRPr="00A5746B" w:rsidTr="00F16434">
        <w:tc>
          <w:tcPr>
            <w:tcW w:w="386" w:type="pct"/>
            <w:vMerge/>
            <w:shd w:val="clear" w:color="auto" w:fill="auto"/>
            <w:tcMar>
              <w:top w:w="0" w:type="dxa"/>
              <w:left w:w="149" w:type="dxa"/>
              <w:bottom w:w="0" w:type="dxa"/>
              <w:right w:w="149" w:type="dxa"/>
            </w:tcMar>
            <w:hideMark/>
          </w:tcPr>
          <w:p w:rsidR="00F16434" w:rsidRPr="00A5746B" w:rsidRDefault="00F16434" w:rsidP="00F16434">
            <w:pPr>
              <w:rPr>
                <w:sz w:val="22"/>
              </w:rPr>
            </w:pPr>
          </w:p>
        </w:tc>
        <w:tc>
          <w:tcPr>
            <w:tcW w:w="1433" w:type="pct"/>
            <w:vMerge/>
            <w:shd w:val="clear" w:color="auto" w:fill="auto"/>
            <w:tcMar>
              <w:top w:w="0" w:type="dxa"/>
              <w:left w:w="149" w:type="dxa"/>
              <w:bottom w:w="0" w:type="dxa"/>
              <w:right w:w="149" w:type="dxa"/>
            </w:tcMar>
            <w:hideMark/>
          </w:tcPr>
          <w:p w:rsidR="00F16434" w:rsidRPr="00A5746B" w:rsidRDefault="00F16434" w:rsidP="00F16434">
            <w:pPr>
              <w:rPr>
                <w:sz w:val="22"/>
              </w:rPr>
            </w:pPr>
          </w:p>
        </w:tc>
        <w:tc>
          <w:tcPr>
            <w:tcW w:w="1017" w:type="pct"/>
            <w:vMerge/>
            <w:shd w:val="clear" w:color="auto" w:fill="auto"/>
            <w:tcMar>
              <w:top w:w="0" w:type="dxa"/>
              <w:left w:w="149" w:type="dxa"/>
              <w:bottom w:w="0" w:type="dxa"/>
              <w:right w:w="149" w:type="dxa"/>
            </w:tcMar>
            <w:hideMark/>
          </w:tcPr>
          <w:p w:rsidR="00F16434" w:rsidRPr="00A5746B" w:rsidRDefault="00F16434" w:rsidP="00F16434">
            <w:pPr>
              <w:rPr>
                <w:sz w:val="22"/>
              </w:rPr>
            </w:pPr>
          </w:p>
        </w:tc>
        <w:tc>
          <w:tcPr>
            <w:tcW w:w="1375" w:type="pct"/>
            <w:shd w:val="clear" w:color="auto" w:fill="auto"/>
            <w:tcMar>
              <w:top w:w="0" w:type="dxa"/>
              <w:left w:w="149" w:type="dxa"/>
              <w:bottom w:w="0" w:type="dxa"/>
              <w:right w:w="149" w:type="dxa"/>
            </w:tcMar>
            <w:hideMark/>
          </w:tcPr>
          <w:p w:rsidR="00F16434" w:rsidRPr="00A5746B" w:rsidRDefault="00F16434" w:rsidP="00F16434">
            <w:pPr>
              <w:pStyle w:val="formattext0"/>
              <w:spacing w:before="0" w:beforeAutospacing="0" w:after="0" w:afterAutospacing="0"/>
              <w:ind w:firstLine="0"/>
              <w:jc w:val="center"/>
              <w:textAlignment w:val="baseline"/>
              <w:rPr>
                <w:sz w:val="22"/>
                <w:szCs w:val="22"/>
              </w:rPr>
            </w:pPr>
            <w:r w:rsidRPr="00A5746B">
              <w:rPr>
                <w:sz w:val="22"/>
                <w:szCs w:val="22"/>
              </w:rPr>
              <w:t>с 01.07.2022 по 31.12.2022</w:t>
            </w:r>
          </w:p>
        </w:tc>
        <w:tc>
          <w:tcPr>
            <w:tcW w:w="789" w:type="pct"/>
            <w:shd w:val="clear" w:color="auto" w:fill="auto"/>
            <w:tcMar>
              <w:top w:w="0" w:type="dxa"/>
              <w:left w:w="149" w:type="dxa"/>
              <w:bottom w:w="0" w:type="dxa"/>
              <w:right w:w="149" w:type="dxa"/>
            </w:tcMar>
            <w:hideMark/>
          </w:tcPr>
          <w:p w:rsidR="00F16434" w:rsidRPr="00A5746B" w:rsidRDefault="00F16434" w:rsidP="00F16434">
            <w:pPr>
              <w:pStyle w:val="formattext0"/>
              <w:spacing w:before="0" w:beforeAutospacing="0" w:after="0" w:afterAutospacing="0"/>
              <w:ind w:firstLine="0"/>
              <w:jc w:val="center"/>
              <w:textAlignment w:val="baseline"/>
              <w:rPr>
                <w:sz w:val="22"/>
                <w:szCs w:val="22"/>
              </w:rPr>
            </w:pPr>
            <w:r w:rsidRPr="00A5746B">
              <w:rPr>
                <w:sz w:val="22"/>
                <w:szCs w:val="22"/>
              </w:rPr>
              <w:t>2334,92</w:t>
            </w:r>
          </w:p>
        </w:tc>
      </w:tr>
    </w:tbl>
    <w:p w:rsidR="008B0AD6" w:rsidRPr="00A5746B" w:rsidRDefault="008B0AD6" w:rsidP="009E7C3B">
      <w:pPr>
        <w:pStyle w:val="Affb"/>
        <w:rPr>
          <w:lang w:val="en-US"/>
        </w:rPr>
      </w:pPr>
    </w:p>
    <w:p w:rsidR="008B0AD6" w:rsidRPr="00A5746B" w:rsidRDefault="008B0AD6" w:rsidP="009E7C3B">
      <w:pPr>
        <w:pStyle w:val="Affb"/>
      </w:pPr>
    </w:p>
    <w:p w:rsidR="00D8641F" w:rsidRPr="00A5746B" w:rsidRDefault="00D8641F" w:rsidP="009E7C3B">
      <w:pPr>
        <w:pStyle w:val="30"/>
        <w:spacing w:line="240" w:lineRule="auto"/>
        <w:sectPr w:rsidR="00D8641F" w:rsidRPr="00A5746B" w:rsidSect="00F61C12">
          <w:pgSz w:w="11906" w:h="16838"/>
          <w:pgMar w:top="1134" w:right="851" w:bottom="1134" w:left="1134" w:header="708" w:footer="708" w:gutter="0"/>
          <w:cols w:space="708"/>
          <w:docGrid w:linePitch="360"/>
        </w:sectPr>
      </w:pPr>
    </w:p>
    <w:p w:rsidR="009E7C3B" w:rsidRPr="00A5746B" w:rsidRDefault="009E7C3B" w:rsidP="009E7C3B">
      <w:pPr>
        <w:pStyle w:val="30"/>
        <w:spacing w:line="240" w:lineRule="auto"/>
      </w:pPr>
      <w:bookmarkStart w:id="136" w:name="_Toc121588481"/>
      <w:r w:rsidRPr="00A5746B">
        <w:lastRenderedPageBreak/>
        <w:t>11.2 Описание структуры цен (тарифов), установленных на момент разработки схемы теплоснабжения</w:t>
      </w:r>
      <w:bookmarkEnd w:id="136"/>
    </w:p>
    <w:p w:rsidR="009E7C3B" w:rsidRPr="00A5746B" w:rsidRDefault="009E7C3B" w:rsidP="009E7C3B">
      <w:pPr>
        <w:tabs>
          <w:tab w:val="left" w:pos="0"/>
        </w:tabs>
        <w:ind w:firstLine="567"/>
        <w:rPr>
          <w:rFonts w:eastAsia="Times New Roman"/>
          <w:szCs w:val="24"/>
          <w:lang w:eastAsia="ru-RU"/>
        </w:rPr>
      </w:pPr>
      <w:r w:rsidRPr="00A5746B">
        <w:rPr>
          <w:rFonts w:eastAsia="Times New Roman"/>
          <w:szCs w:val="24"/>
          <w:lang w:eastAsia="ru-RU"/>
        </w:rPr>
        <w:t>Структура цен (тарифов), установленных на момент разработки схемы теплоснабжения приведена в таблице ниже.</w:t>
      </w:r>
    </w:p>
    <w:p w:rsidR="009E7C3B" w:rsidRPr="00A5746B" w:rsidRDefault="009E7C3B" w:rsidP="009E7C3B">
      <w:pPr>
        <w:tabs>
          <w:tab w:val="left" w:pos="0"/>
        </w:tabs>
        <w:ind w:firstLine="567"/>
        <w:rPr>
          <w:rFonts w:eastAsia="Times New Roman"/>
          <w:b/>
          <w:szCs w:val="24"/>
          <w:lang w:eastAsia="ru-RU"/>
        </w:rPr>
      </w:pPr>
    </w:p>
    <w:p w:rsidR="009E7C3B" w:rsidRPr="00A5746B" w:rsidRDefault="009E7C3B" w:rsidP="009E7C3B">
      <w:pPr>
        <w:pStyle w:val="aff9"/>
        <w:rPr>
          <w:rFonts w:eastAsia="Times New Roman"/>
          <w:b/>
          <w:szCs w:val="24"/>
          <w:lang w:eastAsia="ru-RU"/>
        </w:rPr>
      </w:pPr>
      <w:r w:rsidRPr="00A5746B">
        <w:t xml:space="preserve">Таблица </w:t>
      </w:r>
      <w:fldSimple w:instr=" SEQ Таблица \* ARABIC ">
        <w:r w:rsidR="00A5746B" w:rsidRPr="00A5746B">
          <w:rPr>
            <w:noProof/>
          </w:rPr>
          <w:t>39</w:t>
        </w:r>
      </w:fldSimple>
      <w:r w:rsidRPr="00A5746B">
        <w:t xml:space="preserve"> - Структура цен (тарифов) на услуги теплоснабжения</w:t>
      </w:r>
    </w:p>
    <w:tbl>
      <w:tblPr>
        <w:tblW w:w="49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0"/>
        <w:gridCol w:w="4915"/>
        <w:gridCol w:w="1666"/>
        <w:gridCol w:w="1417"/>
        <w:gridCol w:w="1250"/>
        <w:gridCol w:w="1303"/>
        <w:gridCol w:w="1704"/>
        <w:gridCol w:w="1803"/>
      </w:tblGrid>
      <w:tr w:rsidR="00A63FCB" w:rsidRPr="00A5746B" w:rsidTr="00A63FCB">
        <w:trPr>
          <w:cantSplit/>
          <w:trHeight w:val="300"/>
          <w:tblHeader/>
        </w:trPr>
        <w:tc>
          <w:tcPr>
            <w:tcW w:w="198" w:type="pct"/>
            <w:vMerge w:val="restart"/>
            <w:shd w:val="clear" w:color="auto" w:fill="auto"/>
            <w:noWrap/>
            <w:vAlign w:val="center"/>
            <w:hideMark/>
          </w:tcPr>
          <w:p w:rsidR="00D8641F" w:rsidRPr="00A5746B" w:rsidRDefault="00D8641F" w:rsidP="009E7C3B">
            <w:pPr>
              <w:jc w:val="center"/>
              <w:rPr>
                <w:rFonts w:eastAsia="Times New Roman"/>
                <w:sz w:val="22"/>
                <w:lang w:eastAsia="ru-RU"/>
              </w:rPr>
            </w:pPr>
            <w:r w:rsidRPr="00A5746B">
              <w:rPr>
                <w:rFonts w:eastAsia="Times New Roman"/>
                <w:sz w:val="22"/>
                <w:lang w:eastAsia="ru-RU"/>
              </w:rPr>
              <w:t>№ п/п</w:t>
            </w:r>
          </w:p>
        </w:tc>
        <w:tc>
          <w:tcPr>
            <w:tcW w:w="1679" w:type="pct"/>
            <w:vMerge w:val="restart"/>
            <w:shd w:val="clear" w:color="auto" w:fill="auto"/>
            <w:noWrap/>
            <w:vAlign w:val="center"/>
            <w:hideMark/>
          </w:tcPr>
          <w:p w:rsidR="00D8641F" w:rsidRPr="00A5746B" w:rsidRDefault="00D8641F" w:rsidP="009E7C3B">
            <w:pPr>
              <w:ind w:left="-86" w:right="-191"/>
              <w:jc w:val="center"/>
              <w:rPr>
                <w:rFonts w:eastAsia="Times New Roman"/>
                <w:sz w:val="22"/>
                <w:lang w:eastAsia="ru-RU"/>
              </w:rPr>
            </w:pPr>
            <w:r w:rsidRPr="00A5746B">
              <w:rPr>
                <w:rFonts w:eastAsia="Times New Roman"/>
                <w:sz w:val="22"/>
                <w:lang w:eastAsia="ru-RU"/>
              </w:rPr>
              <w:t>Наименование параметра</w:t>
            </w:r>
          </w:p>
        </w:tc>
        <w:tc>
          <w:tcPr>
            <w:tcW w:w="1053" w:type="pct"/>
            <w:gridSpan w:val="2"/>
            <w:shd w:val="clear" w:color="auto" w:fill="auto"/>
            <w:noWrap/>
            <w:vAlign w:val="center"/>
          </w:tcPr>
          <w:p w:rsidR="00D8641F" w:rsidRPr="00A5746B" w:rsidRDefault="00A63FCB" w:rsidP="00A63FCB">
            <w:pPr>
              <w:pStyle w:val="formattext0"/>
              <w:spacing w:before="0" w:beforeAutospacing="0" w:after="0" w:afterAutospacing="0"/>
              <w:ind w:firstLine="0"/>
              <w:jc w:val="center"/>
              <w:textAlignment w:val="baseline"/>
              <w:rPr>
                <w:sz w:val="22"/>
                <w:szCs w:val="22"/>
                <w:lang w:val="en-US"/>
              </w:rPr>
            </w:pPr>
            <w:r w:rsidRPr="00A5746B">
              <w:rPr>
                <w:sz w:val="22"/>
                <w:szCs w:val="22"/>
              </w:rPr>
              <w:t>ООО "Яр Энерго"</w:t>
            </w:r>
          </w:p>
        </w:tc>
        <w:tc>
          <w:tcPr>
            <w:tcW w:w="872" w:type="pct"/>
            <w:gridSpan w:val="2"/>
            <w:shd w:val="clear" w:color="auto" w:fill="auto"/>
            <w:noWrap/>
            <w:vAlign w:val="center"/>
          </w:tcPr>
          <w:p w:rsidR="00D8641F" w:rsidRPr="00A5746B" w:rsidRDefault="00A63FCB" w:rsidP="009E7C3B">
            <w:pPr>
              <w:ind w:left="-86" w:right="-191"/>
              <w:jc w:val="center"/>
              <w:rPr>
                <w:rFonts w:eastAsia="Times New Roman"/>
                <w:sz w:val="22"/>
                <w:lang w:eastAsia="ru-RU"/>
              </w:rPr>
            </w:pPr>
            <w:r w:rsidRPr="00A5746B">
              <w:rPr>
                <w:sz w:val="22"/>
              </w:rPr>
              <w:t>Общество с ограниченной ответственностью "У</w:t>
            </w:r>
            <w:r w:rsidRPr="00A5746B">
              <w:rPr>
                <w:sz w:val="22"/>
              </w:rPr>
              <w:t>д</w:t>
            </w:r>
            <w:r w:rsidRPr="00A5746B">
              <w:rPr>
                <w:sz w:val="22"/>
              </w:rPr>
              <w:t>муртская Теплоснабжа</w:t>
            </w:r>
            <w:r w:rsidRPr="00A5746B">
              <w:rPr>
                <w:sz w:val="22"/>
              </w:rPr>
              <w:t>ю</w:t>
            </w:r>
            <w:r w:rsidRPr="00A5746B">
              <w:rPr>
                <w:sz w:val="22"/>
              </w:rPr>
              <w:t>щая Компания"</w:t>
            </w:r>
          </w:p>
        </w:tc>
        <w:tc>
          <w:tcPr>
            <w:tcW w:w="1198" w:type="pct"/>
            <w:gridSpan w:val="2"/>
            <w:shd w:val="clear" w:color="auto" w:fill="auto"/>
            <w:noWrap/>
            <w:vAlign w:val="center"/>
          </w:tcPr>
          <w:p w:rsidR="00D8641F" w:rsidRPr="00A5746B" w:rsidRDefault="00A63FCB" w:rsidP="00A63FCB">
            <w:pPr>
              <w:pStyle w:val="formattext0"/>
              <w:spacing w:before="0" w:beforeAutospacing="0" w:after="0" w:afterAutospacing="0"/>
              <w:ind w:firstLine="0"/>
              <w:jc w:val="center"/>
              <w:textAlignment w:val="baseline"/>
              <w:rPr>
                <w:sz w:val="22"/>
                <w:szCs w:val="22"/>
              </w:rPr>
            </w:pPr>
            <w:r w:rsidRPr="00A5746B">
              <w:rPr>
                <w:sz w:val="22"/>
                <w:szCs w:val="22"/>
              </w:rPr>
              <w:t>ОАО "РЖД" (Кировский террит</w:t>
            </w:r>
            <w:r w:rsidRPr="00A5746B">
              <w:rPr>
                <w:sz w:val="22"/>
                <w:szCs w:val="22"/>
              </w:rPr>
              <w:t>о</w:t>
            </w:r>
            <w:r w:rsidRPr="00A5746B">
              <w:rPr>
                <w:sz w:val="22"/>
                <w:szCs w:val="22"/>
              </w:rPr>
              <w:t>риальный участок Горьковской дирекции по тепловодоснабжению - структурного подразделения Центральной дирекции по тепл</w:t>
            </w:r>
            <w:r w:rsidRPr="00A5746B">
              <w:rPr>
                <w:sz w:val="22"/>
                <w:szCs w:val="22"/>
              </w:rPr>
              <w:t>о</w:t>
            </w:r>
            <w:r w:rsidRPr="00A5746B">
              <w:rPr>
                <w:sz w:val="22"/>
                <w:szCs w:val="22"/>
              </w:rPr>
              <w:t>водоснабжению - филиала ОАО "РЖД")</w:t>
            </w:r>
          </w:p>
        </w:tc>
      </w:tr>
      <w:tr w:rsidR="00A63FCB" w:rsidRPr="00A5746B" w:rsidTr="00A63FCB">
        <w:trPr>
          <w:cantSplit/>
          <w:trHeight w:val="300"/>
          <w:tblHeader/>
        </w:trPr>
        <w:tc>
          <w:tcPr>
            <w:tcW w:w="198" w:type="pct"/>
            <w:vMerge/>
            <w:shd w:val="clear" w:color="auto" w:fill="auto"/>
            <w:noWrap/>
            <w:vAlign w:val="center"/>
          </w:tcPr>
          <w:p w:rsidR="00D8641F" w:rsidRPr="00A5746B" w:rsidRDefault="00D8641F" w:rsidP="009E7C3B">
            <w:pPr>
              <w:jc w:val="center"/>
              <w:rPr>
                <w:rFonts w:eastAsia="Times New Roman"/>
                <w:sz w:val="22"/>
                <w:lang w:eastAsia="ru-RU"/>
              </w:rPr>
            </w:pPr>
          </w:p>
        </w:tc>
        <w:tc>
          <w:tcPr>
            <w:tcW w:w="1679" w:type="pct"/>
            <w:vMerge/>
            <w:shd w:val="clear" w:color="auto" w:fill="auto"/>
            <w:noWrap/>
            <w:vAlign w:val="center"/>
          </w:tcPr>
          <w:p w:rsidR="00D8641F" w:rsidRPr="00A5746B" w:rsidRDefault="00D8641F" w:rsidP="009E7C3B">
            <w:pPr>
              <w:ind w:left="-86" w:right="-191"/>
              <w:jc w:val="center"/>
              <w:rPr>
                <w:rFonts w:eastAsia="Times New Roman"/>
                <w:sz w:val="22"/>
                <w:lang w:eastAsia="ru-RU"/>
              </w:rPr>
            </w:pPr>
          </w:p>
        </w:tc>
        <w:tc>
          <w:tcPr>
            <w:tcW w:w="569" w:type="pct"/>
            <w:shd w:val="clear" w:color="auto" w:fill="auto"/>
            <w:noWrap/>
            <w:vAlign w:val="center"/>
          </w:tcPr>
          <w:p w:rsidR="00D8641F" w:rsidRPr="00A5746B" w:rsidRDefault="00D8641F" w:rsidP="009E7C3B">
            <w:pPr>
              <w:ind w:left="-86" w:right="-191"/>
              <w:jc w:val="center"/>
              <w:rPr>
                <w:rFonts w:eastAsia="Times New Roman"/>
                <w:sz w:val="22"/>
                <w:lang w:eastAsia="ru-RU"/>
              </w:rPr>
            </w:pPr>
            <w:r w:rsidRPr="00A5746B">
              <w:rPr>
                <w:rFonts w:eastAsia="Times New Roman"/>
                <w:sz w:val="22"/>
                <w:lang w:eastAsia="ru-RU"/>
              </w:rPr>
              <w:t>тыс. руб.</w:t>
            </w:r>
          </w:p>
        </w:tc>
        <w:tc>
          <w:tcPr>
            <w:tcW w:w="484" w:type="pct"/>
            <w:shd w:val="clear" w:color="auto" w:fill="auto"/>
            <w:noWrap/>
            <w:vAlign w:val="center"/>
          </w:tcPr>
          <w:p w:rsidR="00D8641F" w:rsidRPr="00A5746B" w:rsidRDefault="00D8641F" w:rsidP="009E7C3B">
            <w:pPr>
              <w:ind w:left="-86" w:right="-191"/>
              <w:jc w:val="center"/>
              <w:rPr>
                <w:rFonts w:eastAsia="Times New Roman"/>
                <w:sz w:val="22"/>
                <w:lang w:eastAsia="ru-RU"/>
              </w:rPr>
            </w:pPr>
            <w:r w:rsidRPr="00A5746B">
              <w:rPr>
                <w:rFonts w:eastAsia="Times New Roman"/>
                <w:sz w:val="22"/>
                <w:lang w:eastAsia="ru-RU"/>
              </w:rPr>
              <w:t>%</w:t>
            </w:r>
          </w:p>
        </w:tc>
        <w:tc>
          <w:tcPr>
            <w:tcW w:w="427" w:type="pct"/>
            <w:shd w:val="clear" w:color="auto" w:fill="auto"/>
            <w:noWrap/>
            <w:vAlign w:val="center"/>
          </w:tcPr>
          <w:p w:rsidR="00D8641F" w:rsidRPr="00A5746B" w:rsidRDefault="00D8641F" w:rsidP="009E7C3B">
            <w:pPr>
              <w:ind w:left="-86" w:right="-191"/>
              <w:jc w:val="center"/>
              <w:rPr>
                <w:rFonts w:eastAsia="Times New Roman"/>
                <w:sz w:val="22"/>
                <w:lang w:eastAsia="ru-RU"/>
              </w:rPr>
            </w:pPr>
            <w:r w:rsidRPr="00A5746B">
              <w:rPr>
                <w:rFonts w:eastAsia="Times New Roman"/>
                <w:sz w:val="22"/>
                <w:lang w:eastAsia="ru-RU"/>
              </w:rPr>
              <w:t>тыс. руб.</w:t>
            </w:r>
          </w:p>
        </w:tc>
        <w:tc>
          <w:tcPr>
            <w:tcW w:w="445" w:type="pct"/>
            <w:shd w:val="clear" w:color="auto" w:fill="auto"/>
            <w:noWrap/>
            <w:vAlign w:val="center"/>
          </w:tcPr>
          <w:p w:rsidR="00D8641F" w:rsidRPr="00A5746B" w:rsidRDefault="00D8641F" w:rsidP="009E7C3B">
            <w:pPr>
              <w:ind w:left="-86" w:right="-191"/>
              <w:jc w:val="center"/>
              <w:rPr>
                <w:rFonts w:eastAsia="Times New Roman"/>
                <w:sz w:val="22"/>
                <w:lang w:eastAsia="ru-RU"/>
              </w:rPr>
            </w:pPr>
            <w:r w:rsidRPr="00A5746B">
              <w:rPr>
                <w:rFonts w:eastAsia="Times New Roman"/>
                <w:sz w:val="22"/>
                <w:lang w:eastAsia="ru-RU"/>
              </w:rPr>
              <w:t>%</w:t>
            </w:r>
          </w:p>
        </w:tc>
        <w:tc>
          <w:tcPr>
            <w:tcW w:w="582" w:type="pct"/>
            <w:shd w:val="clear" w:color="auto" w:fill="auto"/>
            <w:noWrap/>
            <w:vAlign w:val="center"/>
          </w:tcPr>
          <w:p w:rsidR="00D8641F" w:rsidRPr="00A5746B" w:rsidRDefault="00D8641F" w:rsidP="009E7C3B">
            <w:pPr>
              <w:ind w:left="-86" w:right="-191"/>
              <w:jc w:val="center"/>
              <w:rPr>
                <w:rFonts w:eastAsia="Times New Roman"/>
                <w:sz w:val="22"/>
                <w:lang w:eastAsia="ru-RU"/>
              </w:rPr>
            </w:pPr>
            <w:r w:rsidRPr="00A5746B">
              <w:rPr>
                <w:rFonts w:eastAsia="Times New Roman"/>
                <w:sz w:val="22"/>
                <w:lang w:eastAsia="ru-RU"/>
              </w:rPr>
              <w:t>тыс. руб.</w:t>
            </w:r>
          </w:p>
        </w:tc>
        <w:tc>
          <w:tcPr>
            <w:tcW w:w="616" w:type="pct"/>
            <w:shd w:val="clear" w:color="auto" w:fill="auto"/>
            <w:noWrap/>
            <w:vAlign w:val="center"/>
          </w:tcPr>
          <w:p w:rsidR="00D8641F" w:rsidRPr="00A5746B" w:rsidRDefault="00D8641F" w:rsidP="009E7C3B">
            <w:pPr>
              <w:ind w:left="-86" w:right="-191"/>
              <w:jc w:val="center"/>
              <w:rPr>
                <w:rFonts w:eastAsia="Times New Roman"/>
                <w:sz w:val="22"/>
                <w:lang w:eastAsia="ru-RU"/>
              </w:rPr>
            </w:pPr>
            <w:r w:rsidRPr="00A5746B">
              <w:rPr>
                <w:rFonts w:eastAsia="Times New Roman"/>
                <w:sz w:val="22"/>
                <w:lang w:eastAsia="ru-RU"/>
              </w:rPr>
              <w:t>%</w:t>
            </w:r>
          </w:p>
        </w:tc>
      </w:tr>
      <w:tr w:rsidR="00A63FCB" w:rsidRPr="00A5746B" w:rsidTr="00A63FCB">
        <w:trPr>
          <w:cantSplit/>
          <w:trHeight w:val="300"/>
        </w:trPr>
        <w:tc>
          <w:tcPr>
            <w:tcW w:w="198" w:type="pct"/>
            <w:shd w:val="clear" w:color="auto" w:fill="auto"/>
            <w:noWrap/>
            <w:vAlign w:val="center"/>
            <w:hideMark/>
          </w:tcPr>
          <w:p w:rsidR="00D8641F" w:rsidRPr="00A5746B" w:rsidRDefault="00D8641F" w:rsidP="009E7C3B">
            <w:pPr>
              <w:jc w:val="center"/>
              <w:rPr>
                <w:rFonts w:eastAsia="Times New Roman"/>
                <w:sz w:val="22"/>
                <w:lang w:eastAsia="ru-RU"/>
              </w:rPr>
            </w:pPr>
            <w:r w:rsidRPr="00A5746B">
              <w:rPr>
                <w:rFonts w:eastAsia="Times New Roman"/>
                <w:sz w:val="22"/>
                <w:lang w:eastAsia="ru-RU"/>
              </w:rPr>
              <w:t>1</w:t>
            </w:r>
          </w:p>
        </w:tc>
        <w:tc>
          <w:tcPr>
            <w:tcW w:w="1679" w:type="pct"/>
            <w:shd w:val="clear" w:color="auto" w:fill="auto"/>
            <w:noWrap/>
            <w:vAlign w:val="center"/>
            <w:hideMark/>
          </w:tcPr>
          <w:p w:rsidR="00D8641F" w:rsidRPr="00A5746B" w:rsidRDefault="00D8641F" w:rsidP="009E7C3B">
            <w:pPr>
              <w:ind w:left="-86" w:right="-191"/>
              <w:jc w:val="center"/>
              <w:rPr>
                <w:rFonts w:eastAsia="Times New Roman"/>
                <w:sz w:val="22"/>
                <w:lang w:eastAsia="ru-RU"/>
              </w:rPr>
            </w:pPr>
            <w:r w:rsidRPr="00A5746B">
              <w:rPr>
                <w:rFonts w:eastAsia="Times New Roman"/>
                <w:sz w:val="22"/>
                <w:lang w:eastAsia="ru-RU"/>
              </w:rPr>
              <w:t>Себестоимость производимых товаров (оказыва</w:t>
            </w:r>
            <w:r w:rsidRPr="00A5746B">
              <w:rPr>
                <w:rFonts w:eastAsia="Times New Roman"/>
                <w:sz w:val="22"/>
                <w:lang w:eastAsia="ru-RU"/>
              </w:rPr>
              <w:t>е</w:t>
            </w:r>
            <w:r w:rsidRPr="00A5746B">
              <w:rPr>
                <w:rFonts w:eastAsia="Times New Roman"/>
                <w:sz w:val="22"/>
                <w:lang w:eastAsia="ru-RU"/>
              </w:rPr>
              <w:t>мых услуг) по регулируемому виду деятельности, в том числе</w:t>
            </w:r>
          </w:p>
        </w:tc>
        <w:tc>
          <w:tcPr>
            <w:tcW w:w="569" w:type="pct"/>
            <w:shd w:val="clear" w:color="auto" w:fill="auto"/>
            <w:noWrap/>
            <w:vAlign w:val="bottom"/>
          </w:tcPr>
          <w:p w:rsidR="00D8641F" w:rsidRPr="00A5746B" w:rsidRDefault="00D8641F">
            <w:pPr>
              <w:jc w:val="center"/>
              <w:rPr>
                <w:rFonts w:ascii="Calibri" w:hAnsi="Calibri" w:cs="Calibri"/>
                <w:sz w:val="22"/>
              </w:rPr>
            </w:pPr>
            <w:r w:rsidRPr="00A5746B">
              <w:rPr>
                <w:rFonts w:ascii="Calibri" w:hAnsi="Calibri" w:cs="Calibri"/>
                <w:sz w:val="22"/>
              </w:rPr>
              <w:t>60995,9552</w:t>
            </w:r>
          </w:p>
        </w:tc>
        <w:tc>
          <w:tcPr>
            <w:tcW w:w="484" w:type="pct"/>
            <w:shd w:val="clear" w:color="auto" w:fill="auto"/>
            <w:noWrap/>
            <w:vAlign w:val="bottom"/>
          </w:tcPr>
          <w:p w:rsidR="00D8641F" w:rsidRPr="00A5746B" w:rsidRDefault="00D8641F">
            <w:pPr>
              <w:jc w:val="center"/>
              <w:rPr>
                <w:sz w:val="22"/>
              </w:rPr>
            </w:pPr>
            <w:r w:rsidRPr="00A5746B">
              <w:rPr>
                <w:sz w:val="22"/>
              </w:rPr>
              <w:t>100,00</w:t>
            </w:r>
          </w:p>
        </w:tc>
        <w:tc>
          <w:tcPr>
            <w:tcW w:w="427" w:type="pct"/>
            <w:shd w:val="clear" w:color="auto" w:fill="auto"/>
            <w:noWrap/>
            <w:vAlign w:val="bottom"/>
          </w:tcPr>
          <w:p w:rsidR="00D8641F" w:rsidRPr="00A5746B" w:rsidRDefault="00D8641F">
            <w:pPr>
              <w:jc w:val="center"/>
              <w:rPr>
                <w:sz w:val="22"/>
              </w:rPr>
            </w:pPr>
            <w:r w:rsidRPr="00A5746B">
              <w:rPr>
                <w:sz w:val="22"/>
              </w:rPr>
              <w:t>9784,89</w:t>
            </w:r>
          </w:p>
        </w:tc>
        <w:tc>
          <w:tcPr>
            <w:tcW w:w="445" w:type="pct"/>
            <w:shd w:val="clear" w:color="auto" w:fill="auto"/>
            <w:noWrap/>
            <w:vAlign w:val="bottom"/>
          </w:tcPr>
          <w:p w:rsidR="00D8641F" w:rsidRPr="00A5746B" w:rsidRDefault="00D8641F">
            <w:pPr>
              <w:jc w:val="center"/>
              <w:rPr>
                <w:sz w:val="22"/>
              </w:rPr>
            </w:pPr>
            <w:r w:rsidRPr="00A5746B">
              <w:rPr>
                <w:sz w:val="22"/>
              </w:rPr>
              <w:t>100,00</w:t>
            </w:r>
          </w:p>
        </w:tc>
        <w:tc>
          <w:tcPr>
            <w:tcW w:w="582" w:type="pct"/>
            <w:shd w:val="clear" w:color="auto" w:fill="auto"/>
            <w:noWrap/>
            <w:vAlign w:val="bottom"/>
          </w:tcPr>
          <w:p w:rsidR="00D8641F" w:rsidRPr="00A5746B" w:rsidRDefault="00D8641F">
            <w:pPr>
              <w:jc w:val="center"/>
              <w:rPr>
                <w:sz w:val="22"/>
              </w:rPr>
            </w:pPr>
            <w:r w:rsidRPr="00A5746B">
              <w:rPr>
                <w:sz w:val="22"/>
              </w:rPr>
              <w:t>5667,686</w:t>
            </w:r>
          </w:p>
        </w:tc>
        <w:tc>
          <w:tcPr>
            <w:tcW w:w="616" w:type="pct"/>
            <w:shd w:val="clear" w:color="auto" w:fill="auto"/>
            <w:noWrap/>
            <w:vAlign w:val="bottom"/>
          </w:tcPr>
          <w:p w:rsidR="00D8641F" w:rsidRPr="00A5746B" w:rsidRDefault="00D8641F">
            <w:pPr>
              <w:jc w:val="center"/>
              <w:rPr>
                <w:sz w:val="22"/>
              </w:rPr>
            </w:pPr>
            <w:r w:rsidRPr="00A5746B">
              <w:rPr>
                <w:sz w:val="22"/>
              </w:rPr>
              <w:t>100,00</w:t>
            </w:r>
          </w:p>
        </w:tc>
      </w:tr>
      <w:tr w:rsidR="00A63FCB" w:rsidRPr="00A5746B" w:rsidTr="00A63FCB">
        <w:trPr>
          <w:cantSplit/>
          <w:trHeight w:val="300"/>
        </w:trPr>
        <w:tc>
          <w:tcPr>
            <w:tcW w:w="198" w:type="pct"/>
            <w:shd w:val="clear" w:color="auto" w:fill="auto"/>
            <w:noWrap/>
            <w:vAlign w:val="center"/>
            <w:hideMark/>
          </w:tcPr>
          <w:p w:rsidR="00D8641F" w:rsidRPr="00A5746B" w:rsidRDefault="00D8641F" w:rsidP="009E7C3B">
            <w:pPr>
              <w:jc w:val="center"/>
              <w:rPr>
                <w:rFonts w:eastAsia="Times New Roman"/>
                <w:sz w:val="22"/>
                <w:lang w:eastAsia="ru-RU"/>
              </w:rPr>
            </w:pPr>
            <w:r w:rsidRPr="00A5746B">
              <w:rPr>
                <w:rFonts w:eastAsia="Times New Roman"/>
                <w:sz w:val="22"/>
                <w:lang w:eastAsia="ru-RU"/>
              </w:rPr>
              <w:t>1.1</w:t>
            </w:r>
          </w:p>
        </w:tc>
        <w:tc>
          <w:tcPr>
            <w:tcW w:w="1679" w:type="pct"/>
            <w:shd w:val="clear" w:color="auto" w:fill="auto"/>
            <w:noWrap/>
            <w:vAlign w:val="center"/>
            <w:hideMark/>
          </w:tcPr>
          <w:p w:rsidR="00D8641F" w:rsidRPr="00A5746B" w:rsidRDefault="00D8641F" w:rsidP="009E7C3B">
            <w:pPr>
              <w:ind w:left="-86" w:right="-191"/>
              <w:jc w:val="center"/>
              <w:rPr>
                <w:rFonts w:eastAsia="Times New Roman"/>
                <w:sz w:val="22"/>
                <w:lang w:eastAsia="ru-RU"/>
              </w:rPr>
            </w:pPr>
            <w:r w:rsidRPr="00A5746B">
              <w:rPr>
                <w:rFonts w:eastAsia="Times New Roman"/>
                <w:sz w:val="22"/>
                <w:lang w:eastAsia="ru-RU"/>
              </w:rPr>
              <w:t>расходы на топливо</w:t>
            </w:r>
          </w:p>
        </w:tc>
        <w:tc>
          <w:tcPr>
            <w:tcW w:w="569" w:type="pct"/>
            <w:shd w:val="clear" w:color="auto" w:fill="auto"/>
            <w:noWrap/>
            <w:vAlign w:val="bottom"/>
          </w:tcPr>
          <w:p w:rsidR="00D8641F" w:rsidRPr="00A5746B" w:rsidRDefault="00D8641F">
            <w:pPr>
              <w:jc w:val="center"/>
              <w:rPr>
                <w:rFonts w:ascii="Calibri" w:hAnsi="Calibri" w:cs="Calibri"/>
                <w:sz w:val="22"/>
              </w:rPr>
            </w:pPr>
            <w:r w:rsidRPr="00A5746B">
              <w:rPr>
                <w:rFonts w:ascii="Calibri" w:hAnsi="Calibri" w:cs="Calibri"/>
                <w:sz w:val="22"/>
              </w:rPr>
              <w:t>33045,8077</w:t>
            </w:r>
          </w:p>
        </w:tc>
        <w:tc>
          <w:tcPr>
            <w:tcW w:w="484" w:type="pct"/>
            <w:shd w:val="clear" w:color="auto" w:fill="auto"/>
            <w:noWrap/>
            <w:vAlign w:val="bottom"/>
          </w:tcPr>
          <w:p w:rsidR="00D8641F" w:rsidRPr="00A5746B" w:rsidRDefault="00D8641F">
            <w:pPr>
              <w:jc w:val="center"/>
              <w:rPr>
                <w:sz w:val="22"/>
              </w:rPr>
            </w:pPr>
            <w:r w:rsidRPr="00A5746B">
              <w:rPr>
                <w:sz w:val="22"/>
              </w:rPr>
              <w:t>54,18</w:t>
            </w:r>
          </w:p>
        </w:tc>
        <w:tc>
          <w:tcPr>
            <w:tcW w:w="427" w:type="pct"/>
            <w:shd w:val="clear" w:color="auto" w:fill="auto"/>
            <w:noWrap/>
            <w:vAlign w:val="bottom"/>
          </w:tcPr>
          <w:p w:rsidR="00D8641F" w:rsidRPr="00A5746B" w:rsidRDefault="00D8641F">
            <w:pPr>
              <w:jc w:val="center"/>
              <w:rPr>
                <w:sz w:val="22"/>
              </w:rPr>
            </w:pPr>
            <w:r w:rsidRPr="00A5746B">
              <w:rPr>
                <w:sz w:val="22"/>
              </w:rPr>
              <w:t>4460,435</w:t>
            </w:r>
          </w:p>
        </w:tc>
        <w:tc>
          <w:tcPr>
            <w:tcW w:w="445" w:type="pct"/>
            <w:shd w:val="clear" w:color="auto" w:fill="auto"/>
            <w:noWrap/>
            <w:vAlign w:val="bottom"/>
          </w:tcPr>
          <w:p w:rsidR="00D8641F" w:rsidRPr="00A5746B" w:rsidRDefault="00D8641F">
            <w:pPr>
              <w:jc w:val="center"/>
              <w:rPr>
                <w:sz w:val="22"/>
              </w:rPr>
            </w:pPr>
            <w:r w:rsidRPr="00A5746B">
              <w:rPr>
                <w:sz w:val="22"/>
              </w:rPr>
              <w:t>45,58</w:t>
            </w:r>
          </w:p>
        </w:tc>
        <w:tc>
          <w:tcPr>
            <w:tcW w:w="582" w:type="pct"/>
            <w:shd w:val="clear" w:color="auto" w:fill="auto"/>
            <w:noWrap/>
            <w:vAlign w:val="bottom"/>
          </w:tcPr>
          <w:p w:rsidR="00D8641F" w:rsidRPr="00A5746B" w:rsidRDefault="00D8641F">
            <w:pPr>
              <w:jc w:val="center"/>
              <w:rPr>
                <w:sz w:val="22"/>
              </w:rPr>
            </w:pPr>
            <w:r w:rsidRPr="00A5746B">
              <w:rPr>
                <w:sz w:val="22"/>
              </w:rPr>
              <w:t>2185,979</w:t>
            </w:r>
          </w:p>
        </w:tc>
        <w:tc>
          <w:tcPr>
            <w:tcW w:w="616" w:type="pct"/>
            <w:shd w:val="clear" w:color="auto" w:fill="auto"/>
            <w:noWrap/>
            <w:vAlign w:val="bottom"/>
          </w:tcPr>
          <w:p w:rsidR="00D8641F" w:rsidRPr="00A5746B" w:rsidRDefault="00D8641F">
            <w:pPr>
              <w:jc w:val="center"/>
              <w:rPr>
                <w:sz w:val="22"/>
              </w:rPr>
            </w:pPr>
            <w:r w:rsidRPr="00A5746B">
              <w:rPr>
                <w:sz w:val="22"/>
              </w:rPr>
              <w:t>38,57</w:t>
            </w:r>
          </w:p>
        </w:tc>
      </w:tr>
      <w:tr w:rsidR="00A63FCB" w:rsidRPr="00A5746B" w:rsidTr="00A63FCB">
        <w:trPr>
          <w:cantSplit/>
          <w:trHeight w:val="300"/>
        </w:trPr>
        <w:tc>
          <w:tcPr>
            <w:tcW w:w="198" w:type="pct"/>
            <w:shd w:val="clear" w:color="auto" w:fill="auto"/>
            <w:noWrap/>
            <w:vAlign w:val="center"/>
            <w:hideMark/>
          </w:tcPr>
          <w:p w:rsidR="00D8641F" w:rsidRPr="00A5746B" w:rsidRDefault="00D8641F" w:rsidP="009E7C3B">
            <w:pPr>
              <w:jc w:val="center"/>
              <w:rPr>
                <w:rFonts w:eastAsia="Times New Roman"/>
                <w:sz w:val="22"/>
                <w:lang w:eastAsia="ru-RU"/>
              </w:rPr>
            </w:pPr>
            <w:r w:rsidRPr="00A5746B">
              <w:rPr>
                <w:rFonts w:eastAsia="Times New Roman"/>
                <w:sz w:val="22"/>
                <w:lang w:eastAsia="ru-RU"/>
              </w:rPr>
              <w:t>1.2</w:t>
            </w:r>
          </w:p>
        </w:tc>
        <w:tc>
          <w:tcPr>
            <w:tcW w:w="1679" w:type="pct"/>
            <w:shd w:val="clear" w:color="auto" w:fill="auto"/>
            <w:noWrap/>
            <w:vAlign w:val="center"/>
            <w:hideMark/>
          </w:tcPr>
          <w:p w:rsidR="00D8641F" w:rsidRPr="00A5746B" w:rsidRDefault="00D8641F" w:rsidP="009E7C3B">
            <w:pPr>
              <w:ind w:left="-86" w:right="-191"/>
              <w:jc w:val="center"/>
              <w:rPr>
                <w:rFonts w:eastAsia="Times New Roman"/>
                <w:sz w:val="22"/>
                <w:lang w:eastAsia="ru-RU"/>
              </w:rPr>
            </w:pPr>
            <w:r w:rsidRPr="00A5746B">
              <w:rPr>
                <w:rFonts w:eastAsia="Times New Roman"/>
                <w:sz w:val="22"/>
                <w:lang w:eastAsia="ru-RU"/>
              </w:rPr>
              <w:t xml:space="preserve">Расходы на покупаемую электрическую энергию (мощность), </w:t>
            </w:r>
          </w:p>
        </w:tc>
        <w:tc>
          <w:tcPr>
            <w:tcW w:w="569" w:type="pct"/>
            <w:shd w:val="clear" w:color="auto" w:fill="auto"/>
            <w:noWrap/>
            <w:vAlign w:val="bottom"/>
          </w:tcPr>
          <w:p w:rsidR="00D8641F" w:rsidRPr="00A5746B" w:rsidRDefault="00D8641F">
            <w:pPr>
              <w:jc w:val="center"/>
              <w:rPr>
                <w:rFonts w:ascii="Calibri" w:hAnsi="Calibri" w:cs="Calibri"/>
                <w:sz w:val="22"/>
              </w:rPr>
            </w:pPr>
            <w:r w:rsidRPr="00A5746B">
              <w:rPr>
                <w:rFonts w:ascii="Calibri" w:hAnsi="Calibri" w:cs="Calibri"/>
                <w:sz w:val="22"/>
              </w:rPr>
              <w:t>5539,87452</w:t>
            </w:r>
          </w:p>
        </w:tc>
        <w:tc>
          <w:tcPr>
            <w:tcW w:w="484" w:type="pct"/>
            <w:shd w:val="clear" w:color="auto" w:fill="auto"/>
            <w:noWrap/>
            <w:vAlign w:val="bottom"/>
          </w:tcPr>
          <w:p w:rsidR="00D8641F" w:rsidRPr="00A5746B" w:rsidRDefault="00D8641F">
            <w:pPr>
              <w:jc w:val="center"/>
              <w:rPr>
                <w:sz w:val="22"/>
              </w:rPr>
            </w:pPr>
            <w:r w:rsidRPr="00A5746B">
              <w:rPr>
                <w:sz w:val="22"/>
              </w:rPr>
              <w:t>9,08</w:t>
            </w:r>
          </w:p>
        </w:tc>
        <w:tc>
          <w:tcPr>
            <w:tcW w:w="427" w:type="pct"/>
            <w:shd w:val="clear" w:color="auto" w:fill="auto"/>
            <w:noWrap/>
            <w:vAlign w:val="bottom"/>
          </w:tcPr>
          <w:p w:rsidR="00D8641F" w:rsidRPr="00A5746B" w:rsidRDefault="00D8641F">
            <w:pPr>
              <w:jc w:val="center"/>
              <w:rPr>
                <w:sz w:val="22"/>
              </w:rPr>
            </w:pPr>
            <w:r w:rsidRPr="00A5746B">
              <w:rPr>
                <w:sz w:val="22"/>
              </w:rPr>
              <w:t>648,3249</w:t>
            </w:r>
          </w:p>
        </w:tc>
        <w:tc>
          <w:tcPr>
            <w:tcW w:w="445" w:type="pct"/>
            <w:shd w:val="clear" w:color="auto" w:fill="auto"/>
            <w:noWrap/>
            <w:vAlign w:val="bottom"/>
          </w:tcPr>
          <w:p w:rsidR="00D8641F" w:rsidRPr="00A5746B" w:rsidRDefault="00D8641F">
            <w:pPr>
              <w:jc w:val="center"/>
              <w:rPr>
                <w:sz w:val="22"/>
              </w:rPr>
            </w:pPr>
            <w:r w:rsidRPr="00A5746B">
              <w:rPr>
                <w:sz w:val="22"/>
              </w:rPr>
              <w:t>6,63</w:t>
            </w:r>
          </w:p>
        </w:tc>
        <w:tc>
          <w:tcPr>
            <w:tcW w:w="582" w:type="pct"/>
            <w:shd w:val="clear" w:color="auto" w:fill="auto"/>
            <w:noWrap/>
            <w:vAlign w:val="bottom"/>
          </w:tcPr>
          <w:p w:rsidR="00D8641F" w:rsidRPr="00A5746B" w:rsidRDefault="00D8641F">
            <w:pPr>
              <w:jc w:val="center"/>
              <w:rPr>
                <w:sz w:val="22"/>
              </w:rPr>
            </w:pPr>
            <w:r w:rsidRPr="00A5746B">
              <w:rPr>
                <w:sz w:val="22"/>
              </w:rPr>
              <w:t>245,9313</w:t>
            </w:r>
          </w:p>
        </w:tc>
        <w:tc>
          <w:tcPr>
            <w:tcW w:w="616" w:type="pct"/>
            <w:shd w:val="clear" w:color="auto" w:fill="auto"/>
            <w:noWrap/>
            <w:vAlign w:val="bottom"/>
          </w:tcPr>
          <w:p w:rsidR="00D8641F" w:rsidRPr="00A5746B" w:rsidRDefault="00D8641F">
            <w:pPr>
              <w:jc w:val="center"/>
              <w:rPr>
                <w:sz w:val="22"/>
              </w:rPr>
            </w:pPr>
            <w:r w:rsidRPr="00A5746B">
              <w:rPr>
                <w:sz w:val="22"/>
              </w:rPr>
              <w:t>4,34</w:t>
            </w:r>
          </w:p>
        </w:tc>
      </w:tr>
      <w:tr w:rsidR="00A63FCB" w:rsidRPr="00A5746B" w:rsidTr="00A63FCB">
        <w:trPr>
          <w:cantSplit/>
          <w:trHeight w:val="300"/>
        </w:trPr>
        <w:tc>
          <w:tcPr>
            <w:tcW w:w="198" w:type="pct"/>
            <w:shd w:val="clear" w:color="auto" w:fill="auto"/>
            <w:noWrap/>
            <w:vAlign w:val="center"/>
            <w:hideMark/>
          </w:tcPr>
          <w:p w:rsidR="00D8641F" w:rsidRPr="00A5746B" w:rsidRDefault="00D8641F" w:rsidP="009E7C3B">
            <w:pPr>
              <w:jc w:val="center"/>
              <w:rPr>
                <w:rFonts w:eastAsia="Times New Roman"/>
                <w:sz w:val="22"/>
                <w:lang w:eastAsia="ru-RU"/>
              </w:rPr>
            </w:pPr>
            <w:r w:rsidRPr="00A5746B">
              <w:rPr>
                <w:rFonts w:eastAsia="Times New Roman"/>
                <w:sz w:val="22"/>
                <w:lang w:eastAsia="ru-RU"/>
              </w:rPr>
              <w:t>1.3</w:t>
            </w:r>
          </w:p>
        </w:tc>
        <w:tc>
          <w:tcPr>
            <w:tcW w:w="1679" w:type="pct"/>
            <w:shd w:val="clear" w:color="auto" w:fill="auto"/>
            <w:noWrap/>
            <w:vAlign w:val="center"/>
            <w:hideMark/>
          </w:tcPr>
          <w:p w:rsidR="00D8641F" w:rsidRPr="00A5746B" w:rsidRDefault="00D8641F" w:rsidP="009E7C3B">
            <w:pPr>
              <w:ind w:left="-86" w:right="-191"/>
              <w:jc w:val="center"/>
              <w:rPr>
                <w:rFonts w:eastAsia="Times New Roman"/>
                <w:sz w:val="22"/>
                <w:lang w:eastAsia="ru-RU"/>
              </w:rPr>
            </w:pPr>
            <w:r w:rsidRPr="00A5746B">
              <w:rPr>
                <w:rFonts w:eastAsia="Times New Roman"/>
                <w:sz w:val="22"/>
                <w:lang w:eastAsia="ru-RU"/>
              </w:rPr>
              <w:t>Расходы на приобретение холодной воды</w:t>
            </w:r>
          </w:p>
        </w:tc>
        <w:tc>
          <w:tcPr>
            <w:tcW w:w="569" w:type="pct"/>
            <w:shd w:val="clear" w:color="auto" w:fill="auto"/>
            <w:noWrap/>
            <w:vAlign w:val="bottom"/>
          </w:tcPr>
          <w:p w:rsidR="00D8641F" w:rsidRPr="00A5746B" w:rsidRDefault="00D8641F">
            <w:pPr>
              <w:jc w:val="center"/>
              <w:rPr>
                <w:rFonts w:ascii="Calibri" w:hAnsi="Calibri" w:cs="Calibri"/>
                <w:sz w:val="22"/>
              </w:rPr>
            </w:pPr>
            <w:r w:rsidRPr="00A5746B">
              <w:rPr>
                <w:rFonts w:ascii="Calibri" w:hAnsi="Calibri" w:cs="Calibri"/>
                <w:sz w:val="22"/>
              </w:rPr>
              <w:t>93,28357</w:t>
            </w:r>
          </w:p>
        </w:tc>
        <w:tc>
          <w:tcPr>
            <w:tcW w:w="484" w:type="pct"/>
            <w:shd w:val="clear" w:color="auto" w:fill="auto"/>
            <w:noWrap/>
            <w:vAlign w:val="bottom"/>
          </w:tcPr>
          <w:p w:rsidR="00D8641F" w:rsidRPr="00A5746B" w:rsidRDefault="00D8641F">
            <w:pPr>
              <w:jc w:val="center"/>
              <w:rPr>
                <w:sz w:val="22"/>
              </w:rPr>
            </w:pPr>
            <w:r w:rsidRPr="00A5746B">
              <w:rPr>
                <w:sz w:val="22"/>
              </w:rPr>
              <w:t>0,15</w:t>
            </w:r>
          </w:p>
        </w:tc>
        <w:tc>
          <w:tcPr>
            <w:tcW w:w="427" w:type="pct"/>
            <w:shd w:val="clear" w:color="auto" w:fill="auto"/>
            <w:noWrap/>
            <w:vAlign w:val="bottom"/>
          </w:tcPr>
          <w:p w:rsidR="00D8641F" w:rsidRPr="00A5746B" w:rsidRDefault="00D8641F">
            <w:pPr>
              <w:jc w:val="center"/>
              <w:rPr>
                <w:sz w:val="22"/>
              </w:rPr>
            </w:pPr>
            <w:r w:rsidRPr="00A5746B">
              <w:rPr>
                <w:sz w:val="22"/>
              </w:rPr>
              <w:t>4,45471</w:t>
            </w:r>
          </w:p>
        </w:tc>
        <w:tc>
          <w:tcPr>
            <w:tcW w:w="445" w:type="pct"/>
            <w:shd w:val="clear" w:color="auto" w:fill="auto"/>
            <w:noWrap/>
            <w:vAlign w:val="bottom"/>
          </w:tcPr>
          <w:p w:rsidR="00D8641F" w:rsidRPr="00A5746B" w:rsidRDefault="00D8641F">
            <w:pPr>
              <w:jc w:val="center"/>
              <w:rPr>
                <w:sz w:val="22"/>
              </w:rPr>
            </w:pPr>
            <w:r w:rsidRPr="00A5746B">
              <w:rPr>
                <w:sz w:val="22"/>
              </w:rPr>
              <w:t>0,05</w:t>
            </w:r>
          </w:p>
        </w:tc>
        <w:tc>
          <w:tcPr>
            <w:tcW w:w="582" w:type="pct"/>
            <w:shd w:val="clear" w:color="auto" w:fill="auto"/>
            <w:noWrap/>
            <w:vAlign w:val="bottom"/>
          </w:tcPr>
          <w:p w:rsidR="00D8641F" w:rsidRPr="00A5746B" w:rsidRDefault="00D8641F">
            <w:pPr>
              <w:jc w:val="center"/>
              <w:rPr>
                <w:sz w:val="22"/>
              </w:rPr>
            </w:pPr>
            <w:r w:rsidRPr="00A5746B">
              <w:rPr>
                <w:sz w:val="22"/>
              </w:rPr>
              <w:t>5,17918</w:t>
            </w:r>
          </w:p>
        </w:tc>
        <w:tc>
          <w:tcPr>
            <w:tcW w:w="616" w:type="pct"/>
            <w:shd w:val="clear" w:color="auto" w:fill="auto"/>
            <w:noWrap/>
            <w:vAlign w:val="bottom"/>
          </w:tcPr>
          <w:p w:rsidR="00D8641F" w:rsidRPr="00A5746B" w:rsidRDefault="00D8641F">
            <w:pPr>
              <w:jc w:val="center"/>
              <w:rPr>
                <w:sz w:val="22"/>
              </w:rPr>
            </w:pPr>
            <w:r w:rsidRPr="00A5746B">
              <w:rPr>
                <w:sz w:val="22"/>
              </w:rPr>
              <w:t>0,09</w:t>
            </w:r>
          </w:p>
        </w:tc>
      </w:tr>
      <w:tr w:rsidR="00A63FCB" w:rsidRPr="00A5746B" w:rsidTr="00A63FCB">
        <w:trPr>
          <w:cantSplit/>
          <w:trHeight w:val="300"/>
        </w:trPr>
        <w:tc>
          <w:tcPr>
            <w:tcW w:w="198" w:type="pct"/>
            <w:shd w:val="clear" w:color="auto" w:fill="auto"/>
            <w:noWrap/>
            <w:vAlign w:val="center"/>
            <w:hideMark/>
          </w:tcPr>
          <w:p w:rsidR="00D8641F" w:rsidRPr="00A5746B" w:rsidRDefault="00D8641F" w:rsidP="009E7C3B">
            <w:pPr>
              <w:jc w:val="center"/>
              <w:rPr>
                <w:rFonts w:eastAsia="Times New Roman"/>
                <w:sz w:val="22"/>
                <w:lang w:eastAsia="ru-RU"/>
              </w:rPr>
            </w:pPr>
            <w:r w:rsidRPr="00A5746B">
              <w:rPr>
                <w:rFonts w:eastAsia="Times New Roman"/>
                <w:sz w:val="22"/>
                <w:lang w:eastAsia="ru-RU"/>
              </w:rPr>
              <w:t>1.4</w:t>
            </w:r>
          </w:p>
        </w:tc>
        <w:tc>
          <w:tcPr>
            <w:tcW w:w="1679" w:type="pct"/>
            <w:shd w:val="clear" w:color="auto" w:fill="auto"/>
            <w:noWrap/>
            <w:vAlign w:val="center"/>
            <w:hideMark/>
          </w:tcPr>
          <w:p w:rsidR="00D8641F" w:rsidRPr="00A5746B" w:rsidRDefault="00D8641F" w:rsidP="009E7C3B">
            <w:pPr>
              <w:ind w:left="-86" w:right="-191"/>
              <w:jc w:val="center"/>
              <w:rPr>
                <w:rFonts w:eastAsia="Times New Roman"/>
                <w:sz w:val="22"/>
                <w:lang w:eastAsia="ru-RU"/>
              </w:rPr>
            </w:pPr>
            <w:r w:rsidRPr="00A5746B">
              <w:rPr>
                <w:rFonts w:eastAsia="Times New Roman"/>
                <w:sz w:val="22"/>
                <w:lang w:eastAsia="ru-RU"/>
              </w:rPr>
              <w:t>ФОТ</w:t>
            </w:r>
          </w:p>
        </w:tc>
        <w:tc>
          <w:tcPr>
            <w:tcW w:w="569" w:type="pct"/>
            <w:shd w:val="clear" w:color="auto" w:fill="auto"/>
            <w:noWrap/>
            <w:vAlign w:val="bottom"/>
          </w:tcPr>
          <w:p w:rsidR="00D8641F" w:rsidRPr="00A5746B" w:rsidRDefault="00D8641F">
            <w:pPr>
              <w:jc w:val="center"/>
              <w:rPr>
                <w:rFonts w:ascii="Calibri" w:hAnsi="Calibri" w:cs="Calibri"/>
                <w:sz w:val="22"/>
              </w:rPr>
            </w:pPr>
            <w:r w:rsidRPr="00A5746B">
              <w:rPr>
                <w:rFonts w:ascii="Calibri" w:hAnsi="Calibri" w:cs="Calibri"/>
                <w:sz w:val="22"/>
              </w:rPr>
              <w:t>12238,1796</w:t>
            </w:r>
          </w:p>
        </w:tc>
        <w:tc>
          <w:tcPr>
            <w:tcW w:w="484" w:type="pct"/>
            <w:shd w:val="clear" w:color="auto" w:fill="auto"/>
            <w:noWrap/>
            <w:vAlign w:val="bottom"/>
          </w:tcPr>
          <w:p w:rsidR="00D8641F" w:rsidRPr="00A5746B" w:rsidRDefault="00D8641F">
            <w:pPr>
              <w:jc w:val="center"/>
              <w:rPr>
                <w:sz w:val="22"/>
              </w:rPr>
            </w:pPr>
            <w:r w:rsidRPr="00A5746B">
              <w:rPr>
                <w:sz w:val="22"/>
              </w:rPr>
              <w:t>20,06</w:t>
            </w:r>
          </w:p>
        </w:tc>
        <w:tc>
          <w:tcPr>
            <w:tcW w:w="427" w:type="pct"/>
            <w:shd w:val="clear" w:color="auto" w:fill="auto"/>
            <w:noWrap/>
            <w:vAlign w:val="bottom"/>
          </w:tcPr>
          <w:p w:rsidR="00D8641F" w:rsidRPr="00A5746B" w:rsidRDefault="00D8641F">
            <w:pPr>
              <w:jc w:val="center"/>
              <w:rPr>
                <w:sz w:val="22"/>
              </w:rPr>
            </w:pPr>
            <w:r w:rsidRPr="00A5746B">
              <w:rPr>
                <w:sz w:val="22"/>
              </w:rPr>
              <w:t>0</w:t>
            </w:r>
          </w:p>
        </w:tc>
        <w:tc>
          <w:tcPr>
            <w:tcW w:w="445" w:type="pct"/>
            <w:shd w:val="clear" w:color="auto" w:fill="auto"/>
            <w:noWrap/>
            <w:vAlign w:val="bottom"/>
          </w:tcPr>
          <w:p w:rsidR="00D8641F" w:rsidRPr="00A5746B" w:rsidRDefault="00D8641F">
            <w:pPr>
              <w:jc w:val="center"/>
              <w:rPr>
                <w:sz w:val="22"/>
              </w:rPr>
            </w:pPr>
            <w:r w:rsidRPr="00A5746B">
              <w:rPr>
                <w:sz w:val="22"/>
              </w:rPr>
              <w:t>0,00</w:t>
            </w:r>
          </w:p>
        </w:tc>
        <w:tc>
          <w:tcPr>
            <w:tcW w:w="582" w:type="pct"/>
            <w:shd w:val="clear" w:color="auto" w:fill="auto"/>
            <w:noWrap/>
            <w:vAlign w:val="bottom"/>
          </w:tcPr>
          <w:p w:rsidR="00D8641F" w:rsidRPr="00A5746B" w:rsidRDefault="00D8641F">
            <w:pPr>
              <w:jc w:val="center"/>
              <w:rPr>
                <w:sz w:val="22"/>
              </w:rPr>
            </w:pPr>
            <w:r w:rsidRPr="00A5746B">
              <w:rPr>
                <w:sz w:val="22"/>
              </w:rPr>
              <w:t>185,5168</w:t>
            </w:r>
          </w:p>
        </w:tc>
        <w:tc>
          <w:tcPr>
            <w:tcW w:w="616" w:type="pct"/>
            <w:shd w:val="clear" w:color="auto" w:fill="auto"/>
            <w:noWrap/>
            <w:vAlign w:val="bottom"/>
          </w:tcPr>
          <w:p w:rsidR="00D8641F" w:rsidRPr="00A5746B" w:rsidRDefault="00D8641F">
            <w:pPr>
              <w:jc w:val="center"/>
              <w:rPr>
                <w:sz w:val="22"/>
              </w:rPr>
            </w:pPr>
            <w:r w:rsidRPr="00A5746B">
              <w:rPr>
                <w:sz w:val="22"/>
              </w:rPr>
              <w:t>3,27</w:t>
            </w:r>
          </w:p>
        </w:tc>
      </w:tr>
      <w:tr w:rsidR="00A63FCB" w:rsidRPr="00A5746B" w:rsidTr="00A63FCB">
        <w:trPr>
          <w:cantSplit/>
          <w:trHeight w:val="300"/>
        </w:trPr>
        <w:tc>
          <w:tcPr>
            <w:tcW w:w="198" w:type="pct"/>
            <w:shd w:val="clear" w:color="auto" w:fill="auto"/>
            <w:noWrap/>
            <w:vAlign w:val="center"/>
            <w:hideMark/>
          </w:tcPr>
          <w:p w:rsidR="00D8641F" w:rsidRPr="00A5746B" w:rsidRDefault="00D8641F" w:rsidP="009E7C3B">
            <w:pPr>
              <w:jc w:val="center"/>
              <w:rPr>
                <w:rFonts w:eastAsia="Times New Roman"/>
                <w:sz w:val="22"/>
                <w:lang w:eastAsia="ru-RU"/>
              </w:rPr>
            </w:pPr>
            <w:r w:rsidRPr="00A5746B">
              <w:rPr>
                <w:rFonts w:eastAsia="Times New Roman"/>
                <w:sz w:val="22"/>
                <w:lang w:eastAsia="ru-RU"/>
              </w:rPr>
              <w:t>1.5</w:t>
            </w:r>
          </w:p>
        </w:tc>
        <w:tc>
          <w:tcPr>
            <w:tcW w:w="1679" w:type="pct"/>
            <w:shd w:val="clear" w:color="auto" w:fill="auto"/>
            <w:noWrap/>
            <w:vAlign w:val="center"/>
            <w:hideMark/>
          </w:tcPr>
          <w:p w:rsidR="00D8641F" w:rsidRPr="00A5746B" w:rsidRDefault="00D8641F" w:rsidP="009E7C3B">
            <w:pPr>
              <w:ind w:left="-86" w:right="-191"/>
              <w:jc w:val="center"/>
              <w:rPr>
                <w:rFonts w:eastAsia="Times New Roman"/>
                <w:sz w:val="22"/>
                <w:lang w:eastAsia="ru-RU"/>
              </w:rPr>
            </w:pPr>
            <w:r w:rsidRPr="00A5746B">
              <w:rPr>
                <w:rFonts w:eastAsia="Times New Roman"/>
                <w:sz w:val="22"/>
                <w:lang w:eastAsia="ru-RU"/>
              </w:rPr>
              <w:t>Расходы на амортизацию основных производстве</w:t>
            </w:r>
            <w:r w:rsidRPr="00A5746B">
              <w:rPr>
                <w:rFonts w:eastAsia="Times New Roman"/>
                <w:sz w:val="22"/>
                <w:lang w:eastAsia="ru-RU"/>
              </w:rPr>
              <w:t>н</w:t>
            </w:r>
            <w:r w:rsidRPr="00A5746B">
              <w:rPr>
                <w:rFonts w:eastAsia="Times New Roman"/>
                <w:sz w:val="22"/>
                <w:lang w:eastAsia="ru-RU"/>
              </w:rPr>
              <w:t>ных средств</w:t>
            </w:r>
          </w:p>
        </w:tc>
        <w:tc>
          <w:tcPr>
            <w:tcW w:w="569" w:type="pct"/>
            <w:shd w:val="clear" w:color="auto" w:fill="auto"/>
            <w:noWrap/>
            <w:vAlign w:val="bottom"/>
          </w:tcPr>
          <w:p w:rsidR="00D8641F" w:rsidRPr="00A5746B" w:rsidRDefault="00D8641F">
            <w:pPr>
              <w:jc w:val="center"/>
              <w:rPr>
                <w:rFonts w:ascii="Calibri" w:hAnsi="Calibri" w:cs="Calibri"/>
                <w:sz w:val="22"/>
              </w:rPr>
            </w:pPr>
            <w:r w:rsidRPr="00A5746B">
              <w:rPr>
                <w:rFonts w:ascii="Calibri" w:hAnsi="Calibri" w:cs="Calibri"/>
                <w:sz w:val="22"/>
              </w:rPr>
              <w:t>1012,79081</w:t>
            </w:r>
          </w:p>
        </w:tc>
        <w:tc>
          <w:tcPr>
            <w:tcW w:w="484" w:type="pct"/>
            <w:shd w:val="clear" w:color="auto" w:fill="auto"/>
            <w:noWrap/>
            <w:vAlign w:val="bottom"/>
          </w:tcPr>
          <w:p w:rsidR="00D8641F" w:rsidRPr="00A5746B" w:rsidRDefault="00D8641F">
            <w:pPr>
              <w:jc w:val="center"/>
              <w:rPr>
                <w:sz w:val="22"/>
              </w:rPr>
            </w:pPr>
            <w:r w:rsidRPr="00A5746B">
              <w:rPr>
                <w:sz w:val="22"/>
              </w:rPr>
              <w:t>1,66</w:t>
            </w:r>
          </w:p>
        </w:tc>
        <w:tc>
          <w:tcPr>
            <w:tcW w:w="427" w:type="pct"/>
            <w:shd w:val="clear" w:color="auto" w:fill="auto"/>
            <w:noWrap/>
            <w:vAlign w:val="bottom"/>
          </w:tcPr>
          <w:p w:rsidR="00D8641F" w:rsidRPr="00A5746B" w:rsidRDefault="00D8641F">
            <w:pPr>
              <w:jc w:val="center"/>
              <w:rPr>
                <w:sz w:val="22"/>
              </w:rPr>
            </w:pPr>
            <w:r w:rsidRPr="00A5746B">
              <w:rPr>
                <w:sz w:val="22"/>
              </w:rPr>
              <w:t>0</w:t>
            </w:r>
          </w:p>
        </w:tc>
        <w:tc>
          <w:tcPr>
            <w:tcW w:w="445" w:type="pct"/>
            <w:shd w:val="clear" w:color="auto" w:fill="auto"/>
            <w:noWrap/>
            <w:vAlign w:val="bottom"/>
          </w:tcPr>
          <w:p w:rsidR="00D8641F" w:rsidRPr="00A5746B" w:rsidRDefault="00D8641F">
            <w:pPr>
              <w:jc w:val="center"/>
              <w:rPr>
                <w:sz w:val="22"/>
              </w:rPr>
            </w:pPr>
            <w:r w:rsidRPr="00A5746B">
              <w:rPr>
                <w:sz w:val="22"/>
              </w:rPr>
              <w:t>0,00</w:t>
            </w:r>
          </w:p>
        </w:tc>
        <w:tc>
          <w:tcPr>
            <w:tcW w:w="582" w:type="pct"/>
            <w:shd w:val="clear" w:color="auto" w:fill="auto"/>
            <w:noWrap/>
            <w:vAlign w:val="bottom"/>
          </w:tcPr>
          <w:p w:rsidR="00D8641F" w:rsidRPr="00A5746B" w:rsidRDefault="00D8641F">
            <w:pPr>
              <w:jc w:val="center"/>
              <w:rPr>
                <w:sz w:val="22"/>
              </w:rPr>
            </w:pPr>
            <w:r w:rsidRPr="00A5746B">
              <w:rPr>
                <w:sz w:val="22"/>
              </w:rPr>
              <w:t>77,11913</w:t>
            </w:r>
          </w:p>
        </w:tc>
        <w:tc>
          <w:tcPr>
            <w:tcW w:w="616" w:type="pct"/>
            <w:shd w:val="clear" w:color="auto" w:fill="auto"/>
            <w:noWrap/>
            <w:vAlign w:val="bottom"/>
          </w:tcPr>
          <w:p w:rsidR="00D8641F" w:rsidRPr="00A5746B" w:rsidRDefault="00D8641F">
            <w:pPr>
              <w:jc w:val="center"/>
              <w:rPr>
                <w:sz w:val="22"/>
              </w:rPr>
            </w:pPr>
            <w:r w:rsidRPr="00A5746B">
              <w:rPr>
                <w:sz w:val="22"/>
              </w:rPr>
              <w:t>1,36</w:t>
            </w:r>
          </w:p>
        </w:tc>
      </w:tr>
      <w:tr w:rsidR="00A63FCB" w:rsidRPr="00A5746B" w:rsidTr="00A63FCB">
        <w:trPr>
          <w:cantSplit/>
          <w:trHeight w:val="300"/>
        </w:trPr>
        <w:tc>
          <w:tcPr>
            <w:tcW w:w="198" w:type="pct"/>
            <w:shd w:val="clear" w:color="auto" w:fill="auto"/>
            <w:noWrap/>
            <w:vAlign w:val="center"/>
            <w:hideMark/>
          </w:tcPr>
          <w:p w:rsidR="00D8641F" w:rsidRPr="00A5746B" w:rsidRDefault="00D8641F" w:rsidP="009E7C3B">
            <w:pPr>
              <w:jc w:val="center"/>
              <w:rPr>
                <w:rFonts w:eastAsia="Times New Roman"/>
                <w:sz w:val="22"/>
                <w:lang w:eastAsia="ru-RU"/>
              </w:rPr>
            </w:pPr>
            <w:r w:rsidRPr="00A5746B">
              <w:rPr>
                <w:rFonts w:eastAsia="Times New Roman"/>
                <w:sz w:val="22"/>
                <w:lang w:eastAsia="ru-RU"/>
              </w:rPr>
              <w:t>1.6</w:t>
            </w:r>
          </w:p>
        </w:tc>
        <w:tc>
          <w:tcPr>
            <w:tcW w:w="1679" w:type="pct"/>
            <w:shd w:val="clear" w:color="auto" w:fill="auto"/>
            <w:noWrap/>
            <w:vAlign w:val="center"/>
            <w:hideMark/>
          </w:tcPr>
          <w:p w:rsidR="00D8641F" w:rsidRPr="00A5746B" w:rsidRDefault="00D8641F" w:rsidP="009E7C3B">
            <w:pPr>
              <w:ind w:left="-86" w:right="-191"/>
              <w:jc w:val="center"/>
              <w:rPr>
                <w:rFonts w:eastAsia="Times New Roman"/>
                <w:sz w:val="22"/>
                <w:lang w:eastAsia="ru-RU"/>
              </w:rPr>
            </w:pPr>
            <w:r w:rsidRPr="00A5746B">
              <w:rPr>
                <w:rFonts w:eastAsia="Times New Roman"/>
                <w:sz w:val="22"/>
                <w:lang w:eastAsia="ru-RU"/>
              </w:rPr>
              <w:t>Общепроизводственные расходы:</w:t>
            </w:r>
          </w:p>
        </w:tc>
        <w:tc>
          <w:tcPr>
            <w:tcW w:w="569" w:type="pct"/>
            <w:shd w:val="clear" w:color="auto" w:fill="auto"/>
            <w:noWrap/>
            <w:vAlign w:val="bottom"/>
          </w:tcPr>
          <w:p w:rsidR="00D8641F" w:rsidRPr="00A5746B" w:rsidRDefault="00D8641F">
            <w:pPr>
              <w:jc w:val="center"/>
              <w:rPr>
                <w:rFonts w:ascii="Calibri" w:hAnsi="Calibri" w:cs="Calibri"/>
                <w:sz w:val="22"/>
              </w:rPr>
            </w:pPr>
            <w:r w:rsidRPr="00A5746B">
              <w:rPr>
                <w:rFonts w:ascii="Calibri" w:hAnsi="Calibri" w:cs="Calibri"/>
                <w:sz w:val="22"/>
              </w:rPr>
              <w:t>3580,33</w:t>
            </w:r>
          </w:p>
        </w:tc>
        <w:tc>
          <w:tcPr>
            <w:tcW w:w="484" w:type="pct"/>
            <w:shd w:val="clear" w:color="auto" w:fill="auto"/>
            <w:noWrap/>
            <w:vAlign w:val="bottom"/>
          </w:tcPr>
          <w:p w:rsidR="00D8641F" w:rsidRPr="00A5746B" w:rsidRDefault="00D8641F">
            <w:pPr>
              <w:jc w:val="center"/>
              <w:rPr>
                <w:sz w:val="22"/>
              </w:rPr>
            </w:pPr>
            <w:r w:rsidRPr="00A5746B">
              <w:rPr>
                <w:sz w:val="22"/>
              </w:rPr>
              <w:t>5,87</w:t>
            </w:r>
          </w:p>
        </w:tc>
        <w:tc>
          <w:tcPr>
            <w:tcW w:w="427" w:type="pct"/>
            <w:shd w:val="clear" w:color="auto" w:fill="auto"/>
            <w:noWrap/>
            <w:vAlign w:val="bottom"/>
          </w:tcPr>
          <w:p w:rsidR="00D8641F" w:rsidRPr="00A5746B" w:rsidRDefault="00D8641F">
            <w:pPr>
              <w:jc w:val="center"/>
              <w:rPr>
                <w:sz w:val="22"/>
              </w:rPr>
            </w:pPr>
            <w:r w:rsidRPr="00A5746B">
              <w:rPr>
                <w:sz w:val="22"/>
              </w:rPr>
              <w:t>0</w:t>
            </w:r>
          </w:p>
        </w:tc>
        <w:tc>
          <w:tcPr>
            <w:tcW w:w="445" w:type="pct"/>
            <w:shd w:val="clear" w:color="auto" w:fill="auto"/>
            <w:noWrap/>
            <w:vAlign w:val="bottom"/>
          </w:tcPr>
          <w:p w:rsidR="00D8641F" w:rsidRPr="00A5746B" w:rsidRDefault="00D8641F">
            <w:pPr>
              <w:jc w:val="center"/>
              <w:rPr>
                <w:sz w:val="22"/>
              </w:rPr>
            </w:pPr>
            <w:r w:rsidRPr="00A5746B">
              <w:rPr>
                <w:sz w:val="22"/>
              </w:rPr>
              <w:t>0,00</w:t>
            </w:r>
          </w:p>
        </w:tc>
        <w:tc>
          <w:tcPr>
            <w:tcW w:w="582" w:type="pct"/>
            <w:shd w:val="clear" w:color="auto" w:fill="auto"/>
            <w:noWrap/>
            <w:vAlign w:val="bottom"/>
          </w:tcPr>
          <w:p w:rsidR="00D8641F" w:rsidRPr="00A5746B" w:rsidRDefault="00D8641F">
            <w:pPr>
              <w:jc w:val="center"/>
              <w:rPr>
                <w:sz w:val="22"/>
              </w:rPr>
            </w:pPr>
            <w:r w:rsidRPr="00A5746B">
              <w:rPr>
                <w:sz w:val="22"/>
              </w:rPr>
              <w:t>1148,08</w:t>
            </w:r>
          </w:p>
        </w:tc>
        <w:tc>
          <w:tcPr>
            <w:tcW w:w="616" w:type="pct"/>
            <w:shd w:val="clear" w:color="auto" w:fill="auto"/>
            <w:noWrap/>
            <w:vAlign w:val="bottom"/>
          </w:tcPr>
          <w:p w:rsidR="00D8641F" w:rsidRPr="00A5746B" w:rsidRDefault="00D8641F">
            <w:pPr>
              <w:jc w:val="center"/>
              <w:rPr>
                <w:sz w:val="22"/>
              </w:rPr>
            </w:pPr>
            <w:r w:rsidRPr="00A5746B">
              <w:rPr>
                <w:sz w:val="22"/>
              </w:rPr>
              <w:t>20,26</w:t>
            </w:r>
          </w:p>
        </w:tc>
      </w:tr>
      <w:tr w:rsidR="00A63FCB" w:rsidRPr="00A5746B" w:rsidTr="00A63FCB">
        <w:trPr>
          <w:cantSplit/>
          <w:trHeight w:val="300"/>
        </w:trPr>
        <w:tc>
          <w:tcPr>
            <w:tcW w:w="198" w:type="pct"/>
            <w:shd w:val="clear" w:color="auto" w:fill="auto"/>
            <w:noWrap/>
            <w:vAlign w:val="center"/>
            <w:hideMark/>
          </w:tcPr>
          <w:p w:rsidR="00D8641F" w:rsidRPr="00A5746B" w:rsidRDefault="00D8641F" w:rsidP="009E7C3B">
            <w:pPr>
              <w:jc w:val="center"/>
              <w:rPr>
                <w:rFonts w:eastAsia="Times New Roman"/>
                <w:sz w:val="22"/>
                <w:lang w:eastAsia="ru-RU"/>
              </w:rPr>
            </w:pPr>
            <w:r w:rsidRPr="00A5746B">
              <w:rPr>
                <w:rFonts w:eastAsia="Times New Roman"/>
                <w:sz w:val="22"/>
                <w:lang w:eastAsia="ru-RU"/>
              </w:rPr>
              <w:t>1.7</w:t>
            </w:r>
          </w:p>
        </w:tc>
        <w:tc>
          <w:tcPr>
            <w:tcW w:w="1679" w:type="pct"/>
            <w:shd w:val="clear" w:color="auto" w:fill="auto"/>
            <w:noWrap/>
            <w:vAlign w:val="center"/>
            <w:hideMark/>
          </w:tcPr>
          <w:p w:rsidR="00D8641F" w:rsidRPr="00A5746B" w:rsidRDefault="00D8641F" w:rsidP="009E7C3B">
            <w:pPr>
              <w:ind w:left="-86" w:right="-191"/>
              <w:jc w:val="center"/>
              <w:rPr>
                <w:rFonts w:eastAsia="Times New Roman"/>
                <w:sz w:val="22"/>
                <w:lang w:eastAsia="ru-RU"/>
              </w:rPr>
            </w:pPr>
            <w:r w:rsidRPr="00A5746B">
              <w:rPr>
                <w:rFonts w:eastAsia="Times New Roman"/>
                <w:sz w:val="22"/>
                <w:lang w:eastAsia="ru-RU"/>
              </w:rPr>
              <w:t>Общехозяйственные расходы:</w:t>
            </w:r>
          </w:p>
        </w:tc>
        <w:tc>
          <w:tcPr>
            <w:tcW w:w="569" w:type="pct"/>
            <w:shd w:val="clear" w:color="auto" w:fill="auto"/>
            <w:noWrap/>
            <w:vAlign w:val="bottom"/>
          </w:tcPr>
          <w:p w:rsidR="00D8641F" w:rsidRPr="00A5746B" w:rsidRDefault="00D8641F">
            <w:pPr>
              <w:jc w:val="center"/>
              <w:rPr>
                <w:rFonts w:ascii="Calibri" w:hAnsi="Calibri" w:cs="Calibri"/>
                <w:sz w:val="22"/>
              </w:rPr>
            </w:pPr>
            <w:r w:rsidRPr="00A5746B">
              <w:rPr>
                <w:rFonts w:ascii="Calibri" w:hAnsi="Calibri" w:cs="Calibri"/>
                <w:sz w:val="22"/>
              </w:rPr>
              <w:t>2337,01</w:t>
            </w:r>
          </w:p>
        </w:tc>
        <w:tc>
          <w:tcPr>
            <w:tcW w:w="484" w:type="pct"/>
            <w:shd w:val="clear" w:color="auto" w:fill="auto"/>
            <w:noWrap/>
            <w:vAlign w:val="bottom"/>
          </w:tcPr>
          <w:p w:rsidR="00D8641F" w:rsidRPr="00A5746B" w:rsidRDefault="00D8641F">
            <w:pPr>
              <w:jc w:val="center"/>
              <w:rPr>
                <w:sz w:val="22"/>
              </w:rPr>
            </w:pPr>
            <w:r w:rsidRPr="00A5746B">
              <w:rPr>
                <w:sz w:val="22"/>
              </w:rPr>
              <w:t>3,83</w:t>
            </w:r>
          </w:p>
        </w:tc>
        <w:tc>
          <w:tcPr>
            <w:tcW w:w="427" w:type="pct"/>
            <w:shd w:val="clear" w:color="auto" w:fill="auto"/>
            <w:noWrap/>
            <w:vAlign w:val="bottom"/>
          </w:tcPr>
          <w:p w:rsidR="00D8641F" w:rsidRPr="00A5746B" w:rsidRDefault="00D8641F">
            <w:pPr>
              <w:jc w:val="center"/>
              <w:rPr>
                <w:sz w:val="22"/>
              </w:rPr>
            </w:pPr>
            <w:r w:rsidRPr="00A5746B">
              <w:rPr>
                <w:sz w:val="22"/>
              </w:rPr>
              <w:t>0</w:t>
            </w:r>
          </w:p>
        </w:tc>
        <w:tc>
          <w:tcPr>
            <w:tcW w:w="445" w:type="pct"/>
            <w:shd w:val="clear" w:color="auto" w:fill="auto"/>
            <w:noWrap/>
            <w:vAlign w:val="bottom"/>
          </w:tcPr>
          <w:p w:rsidR="00D8641F" w:rsidRPr="00A5746B" w:rsidRDefault="00D8641F">
            <w:pPr>
              <w:jc w:val="center"/>
              <w:rPr>
                <w:sz w:val="22"/>
              </w:rPr>
            </w:pPr>
            <w:r w:rsidRPr="00A5746B">
              <w:rPr>
                <w:sz w:val="22"/>
              </w:rPr>
              <w:t>0,00</w:t>
            </w:r>
          </w:p>
        </w:tc>
        <w:tc>
          <w:tcPr>
            <w:tcW w:w="582" w:type="pct"/>
            <w:shd w:val="clear" w:color="auto" w:fill="auto"/>
            <w:noWrap/>
            <w:vAlign w:val="bottom"/>
          </w:tcPr>
          <w:p w:rsidR="00D8641F" w:rsidRPr="00A5746B" w:rsidRDefault="00D8641F">
            <w:pPr>
              <w:jc w:val="center"/>
              <w:rPr>
                <w:sz w:val="22"/>
              </w:rPr>
            </w:pPr>
            <w:r w:rsidRPr="00A5746B">
              <w:rPr>
                <w:sz w:val="22"/>
              </w:rPr>
              <w:t>1819,88</w:t>
            </w:r>
          </w:p>
        </w:tc>
        <w:tc>
          <w:tcPr>
            <w:tcW w:w="616" w:type="pct"/>
            <w:shd w:val="clear" w:color="auto" w:fill="auto"/>
            <w:noWrap/>
            <w:vAlign w:val="bottom"/>
          </w:tcPr>
          <w:p w:rsidR="00D8641F" w:rsidRPr="00A5746B" w:rsidRDefault="00D8641F">
            <w:pPr>
              <w:jc w:val="center"/>
              <w:rPr>
                <w:sz w:val="22"/>
              </w:rPr>
            </w:pPr>
            <w:r w:rsidRPr="00A5746B">
              <w:rPr>
                <w:sz w:val="22"/>
              </w:rPr>
              <w:t>32,11</w:t>
            </w:r>
          </w:p>
        </w:tc>
      </w:tr>
      <w:tr w:rsidR="00A63FCB" w:rsidRPr="00A5746B" w:rsidTr="00A63FCB">
        <w:trPr>
          <w:cantSplit/>
          <w:trHeight w:val="300"/>
        </w:trPr>
        <w:tc>
          <w:tcPr>
            <w:tcW w:w="198" w:type="pct"/>
            <w:shd w:val="clear" w:color="auto" w:fill="auto"/>
            <w:noWrap/>
            <w:vAlign w:val="center"/>
            <w:hideMark/>
          </w:tcPr>
          <w:p w:rsidR="00D8641F" w:rsidRPr="00A5746B" w:rsidRDefault="00D8641F" w:rsidP="009E7C3B">
            <w:pPr>
              <w:jc w:val="center"/>
              <w:rPr>
                <w:rFonts w:eastAsia="Times New Roman"/>
                <w:sz w:val="22"/>
                <w:lang w:eastAsia="ru-RU"/>
              </w:rPr>
            </w:pPr>
            <w:r w:rsidRPr="00A5746B">
              <w:rPr>
                <w:rFonts w:eastAsia="Times New Roman"/>
                <w:sz w:val="22"/>
                <w:lang w:eastAsia="ru-RU"/>
              </w:rPr>
              <w:t>1.8</w:t>
            </w:r>
          </w:p>
        </w:tc>
        <w:tc>
          <w:tcPr>
            <w:tcW w:w="1679" w:type="pct"/>
            <w:shd w:val="clear" w:color="auto" w:fill="auto"/>
            <w:noWrap/>
            <w:vAlign w:val="center"/>
            <w:hideMark/>
          </w:tcPr>
          <w:p w:rsidR="00D8641F" w:rsidRPr="00A5746B" w:rsidRDefault="00D8641F" w:rsidP="009E7C3B">
            <w:pPr>
              <w:ind w:left="-86" w:right="-191"/>
              <w:jc w:val="center"/>
              <w:rPr>
                <w:rFonts w:eastAsia="Times New Roman"/>
                <w:sz w:val="22"/>
                <w:lang w:eastAsia="ru-RU"/>
              </w:rPr>
            </w:pPr>
            <w:r w:rsidRPr="00A5746B">
              <w:rPr>
                <w:rFonts w:eastAsia="Times New Roman"/>
                <w:sz w:val="22"/>
                <w:lang w:eastAsia="ru-RU"/>
              </w:rPr>
              <w:t>Расходы на капитальный и текущий ремонт осно</w:t>
            </w:r>
            <w:r w:rsidRPr="00A5746B">
              <w:rPr>
                <w:rFonts w:eastAsia="Times New Roman"/>
                <w:sz w:val="22"/>
                <w:lang w:eastAsia="ru-RU"/>
              </w:rPr>
              <w:t>в</w:t>
            </w:r>
            <w:r w:rsidRPr="00A5746B">
              <w:rPr>
                <w:rFonts w:eastAsia="Times New Roman"/>
                <w:sz w:val="22"/>
                <w:lang w:eastAsia="ru-RU"/>
              </w:rPr>
              <w:t>ных производственных средств</w:t>
            </w:r>
          </w:p>
        </w:tc>
        <w:tc>
          <w:tcPr>
            <w:tcW w:w="569" w:type="pct"/>
            <w:shd w:val="clear" w:color="auto" w:fill="auto"/>
            <w:noWrap/>
            <w:vAlign w:val="bottom"/>
          </w:tcPr>
          <w:p w:rsidR="00D8641F" w:rsidRPr="00A5746B" w:rsidRDefault="00D8641F">
            <w:pPr>
              <w:jc w:val="center"/>
              <w:rPr>
                <w:rFonts w:ascii="Calibri" w:hAnsi="Calibri" w:cs="Calibri"/>
                <w:sz w:val="22"/>
              </w:rPr>
            </w:pPr>
            <w:r w:rsidRPr="00A5746B">
              <w:rPr>
                <w:rFonts w:ascii="Calibri" w:hAnsi="Calibri" w:cs="Calibri"/>
                <w:sz w:val="22"/>
              </w:rPr>
              <w:t>1218,74</w:t>
            </w:r>
          </w:p>
        </w:tc>
        <w:tc>
          <w:tcPr>
            <w:tcW w:w="484" w:type="pct"/>
            <w:shd w:val="clear" w:color="auto" w:fill="auto"/>
            <w:noWrap/>
            <w:vAlign w:val="bottom"/>
          </w:tcPr>
          <w:p w:rsidR="00D8641F" w:rsidRPr="00A5746B" w:rsidRDefault="00D8641F">
            <w:pPr>
              <w:jc w:val="center"/>
              <w:rPr>
                <w:sz w:val="22"/>
              </w:rPr>
            </w:pPr>
            <w:r w:rsidRPr="00A5746B">
              <w:rPr>
                <w:sz w:val="22"/>
              </w:rPr>
              <w:t>2,00</w:t>
            </w:r>
          </w:p>
        </w:tc>
        <w:tc>
          <w:tcPr>
            <w:tcW w:w="427" w:type="pct"/>
            <w:shd w:val="clear" w:color="auto" w:fill="auto"/>
            <w:noWrap/>
            <w:vAlign w:val="bottom"/>
          </w:tcPr>
          <w:p w:rsidR="00D8641F" w:rsidRPr="00A5746B" w:rsidRDefault="00D8641F">
            <w:pPr>
              <w:jc w:val="center"/>
              <w:rPr>
                <w:sz w:val="22"/>
              </w:rPr>
            </w:pPr>
            <w:r w:rsidRPr="00A5746B">
              <w:rPr>
                <w:sz w:val="22"/>
              </w:rPr>
              <w:t>4564,103</w:t>
            </w:r>
          </w:p>
        </w:tc>
        <w:tc>
          <w:tcPr>
            <w:tcW w:w="445" w:type="pct"/>
            <w:shd w:val="clear" w:color="auto" w:fill="auto"/>
            <w:noWrap/>
            <w:vAlign w:val="bottom"/>
          </w:tcPr>
          <w:p w:rsidR="00D8641F" w:rsidRPr="00A5746B" w:rsidRDefault="00D8641F">
            <w:pPr>
              <w:jc w:val="center"/>
              <w:rPr>
                <w:sz w:val="22"/>
              </w:rPr>
            </w:pPr>
            <w:r w:rsidRPr="00A5746B">
              <w:rPr>
                <w:sz w:val="22"/>
              </w:rPr>
              <w:t>46,64</w:t>
            </w:r>
          </w:p>
        </w:tc>
        <w:tc>
          <w:tcPr>
            <w:tcW w:w="582" w:type="pct"/>
            <w:shd w:val="clear" w:color="auto" w:fill="auto"/>
            <w:noWrap/>
            <w:vAlign w:val="bottom"/>
          </w:tcPr>
          <w:p w:rsidR="00D8641F" w:rsidRPr="00A5746B" w:rsidRDefault="00D8641F">
            <w:pPr>
              <w:jc w:val="center"/>
              <w:rPr>
                <w:sz w:val="22"/>
              </w:rPr>
            </w:pPr>
            <w:r w:rsidRPr="00A5746B">
              <w:rPr>
                <w:sz w:val="22"/>
              </w:rPr>
              <w:t>0</w:t>
            </w:r>
          </w:p>
        </w:tc>
        <w:tc>
          <w:tcPr>
            <w:tcW w:w="616" w:type="pct"/>
            <w:shd w:val="clear" w:color="auto" w:fill="auto"/>
            <w:noWrap/>
            <w:vAlign w:val="bottom"/>
          </w:tcPr>
          <w:p w:rsidR="00D8641F" w:rsidRPr="00A5746B" w:rsidRDefault="00D8641F">
            <w:pPr>
              <w:jc w:val="center"/>
              <w:rPr>
                <w:sz w:val="22"/>
              </w:rPr>
            </w:pPr>
            <w:r w:rsidRPr="00A5746B">
              <w:rPr>
                <w:sz w:val="22"/>
              </w:rPr>
              <w:t>0,00</w:t>
            </w:r>
          </w:p>
        </w:tc>
      </w:tr>
      <w:tr w:rsidR="00A63FCB" w:rsidRPr="00A5746B" w:rsidTr="00A63FCB">
        <w:trPr>
          <w:cantSplit/>
          <w:trHeight w:val="300"/>
        </w:trPr>
        <w:tc>
          <w:tcPr>
            <w:tcW w:w="198" w:type="pct"/>
            <w:shd w:val="clear" w:color="auto" w:fill="auto"/>
            <w:noWrap/>
            <w:vAlign w:val="center"/>
            <w:hideMark/>
          </w:tcPr>
          <w:p w:rsidR="00D8641F" w:rsidRPr="00A5746B" w:rsidRDefault="00D8641F" w:rsidP="009E7C3B">
            <w:pPr>
              <w:jc w:val="center"/>
              <w:rPr>
                <w:rFonts w:eastAsia="Times New Roman"/>
                <w:sz w:val="22"/>
                <w:lang w:eastAsia="ru-RU"/>
              </w:rPr>
            </w:pPr>
            <w:r w:rsidRPr="00A5746B">
              <w:rPr>
                <w:rFonts w:eastAsia="Times New Roman"/>
                <w:sz w:val="22"/>
                <w:lang w:eastAsia="ru-RU"/>
              </w:rPr>
              <w:t>1.9</w:t>
            </w:r>
          </w:p>
        </w:tc>
        <w:tc>
          <w:tcPr>
            <w:tcW w:w="1679" w:type="pct"/>
            <w:shd w:val="clear" w:color="auto" w:fill="auto"/>
            <w:noWrap/>
            <w:vAlign w:val="center"/>
            <w:hideMark/>
          </w:tcPr>
          <w:p w:rsidR="00D8641F" w:rsidRPr="00A5746B" w:rsidRDefault="00D8641F" w:rsidP="009E7C3B">
            <w:pPr>
              <w:ind w:left="-86" w:right="-191"/>
              <w:jc w:val="center"/>
              <w:rPr>
                <w:rFonts w:eastAsia="Times New Roman"/>
                <w:sz w:val="22"/>
                <w:lang w:eastAsia="ru-RU"/>
              </w:rPr>
            </w:pPr>
            <w:r w:rsidRPr="00A5746B">
              <w:rPr>
                <w:rFonts w:eastAsia="Times New Roman"/>
                <w:sz w:val="22"/>
                <w:lang w:eastAsia="ru-RU"/>
              </w:rPr>
              <w:t>прочие расходы</w:t>
            </w:r>
          </w:p>
        </w:tc>
        <w:tc>
          <w:tcPr>
            <w:tcW w:w="569" w:type="pct"/>
            <w:shd w:val="clear" w:color="auto" w:fill="auto"/>
            <w:noWrap/>
            <w:vAlign w:val="bottom"/>
          </w:tcPr>
          <w:p w:rsidR="00D8641F" w:rsidRPr="00A5746B" w:rsidRDefault="00D8641F">
            <w:pPr>
              <w:jc w:val="center"/>
              <w:rPr>
                <w:rFonts w:ascii="Calibri" w:hAnsi="Calibri" w:cs="Calibri"/>
                <w:sz w:val="22"/>
              </w:rPr>
            </w:pPr>
            <w:r w:rsidRPr="00A5746B">
              <w:rPr>
                <w:rFonts w:ascii="Calibri" w:hAnsi="Calibri" w:cs="Calibri"/>
                <w:sz w:val="22"/>
              </w:rPr>
              <w:t>1929,93901</w:t>
            </w:r>
          </w:p>
        </w:tc>
        <w:tc>
          <w:tcPr>
            <w:tcW w:w="484" w:type="pct"/>
            <w:shd w:val="clear" w:color="auto" w:fill="auto"/>
            <w:noWrap/>
            <w:vAlign w:val="bottom"/>
          </w:tcPr>
          <w:p w:rsidR="00D8641F" w:rsidRPr="00A5746B" w:rsidRDefault="00D8641F">
            <w:pPr>
              <w:jc w:val="center"/>
              <w:rPr>
                <w:sz w:val="22"/>
              </w:rPr>
            </w:pPr>
            <w:r w:rsidRPr="00A5746B">
              <w:rPr>
                <w:sz w:val="22"/>
              </w:rPr>
              <w:t>3,16</w:t>
            </w:r>
          </w:p>
        </w:tc>
        <w:tc>
          <w:tcPr>
            <w:tcW w:w="427" w:type="pct"/>
            <w:shd w:val="clear" w:color="auto" w:fill="auto"/>
            <w:noWrap/>
            <w:vAlign w:val="bottom"/>
          </w:tcPr>
          <w:p w:rsidR="00D8641F" w:rsidRPr="00A5746B" w:rsidRDefault="00D8641F">
            <w:pPr>
              <w:jc w:val="center"/>
              <w:rPr>
                <w:sz w:val="22"/>
              </w:rPr>
            </w:pPr>
            <w:r w:rsidRPr="00A5746B">
              <w:rPr>
                <w:sz w:val="22"/>
              </w:rPr>
              <w:t>107,5725</w:t>
            </w:r>
          </w:p>
        </w:tc>
        <w:tc>
          <w:tcPr>
            <w:tcW w:w="445" w:type="pct"/>
            <w:shd w:val="clear" w:color="auto" w:fill="auto"/>
            <w:noWrap/>
            <w:vAlign w:val="bottom"/>
          </w:tcPr>
          <w:p w:rsidR="00D8641F" w:rsidRPr="00A5746B" w:rsidRDefault="00D8641F">
            <w:pPr>
              <w:jc w:val="center"/>
              <w:rPr>
                <w:sz w:val="22"/>
              </w:rPr>
            </w:pPr>
            <w:r w:rsidRPr="00A5746B">
              <w:rPr>
                <w:sz w:val="22"/>
              </w:rPr>
              <w:t>1,10</w:t>
            </w:r>
          </w:p>
        </w:tc>
        <w:tc>
          <w:tcPr>
            <w:tcW w:w="582" w:type="pct"/>
            <w:shd w:val="clear" w:color="auto" w:fill="auto"/>
            <w:noWrap/>
            <w:vAlign w:val="bottom"/>
          </w:tcPr>
          <w:p w:rsidR="00D8641F" w:rsidRPr="00A5746B" w:rsidRDefault="00D8641F">
            <w:pPr>
              <w:jc w:val="center"/>
              <w:rPr>
                <w:sz w:val="22"/>
              </w:rPr>
            </w:pPr>
            <w:r w:rsidRPr="00A5746B">
              <w:rPr>
                <w:sz w:val="22"/>
              </w:rPr>
              <w:t>0</w:t>
            </w:r>
          </w:p>
        </w:tc>
        <w:tc>
          <w:tcPr>
            <w:tcW w:w="616" w:type="pct"/>
            <w:shd w:val="clear" w:color="auto" w:fill="auto"/>
            <w:noWrap/>
            <w:vAlign w:val="bottom"/>
          </w:tcPr>
          <w:p w:rsidR="00D8641F" w:rsidRPr="00A5746B" w:rsidRDefault="00D8641F">
            <w:pPr>
              <w:jc w:val="center"/>
              <w:rPr>
                <w:sz w:val="22"/>
              </w:rPr>
            </w:pPr>
            <w:r w:rsidRPr="00A5746B">
              <w:rPr>
                <w:sz w:val="22"/>
              </w:rPr>
              <w:t>0,00</w:t>
            </w:r>
          </w:p>
        </w:tc>
      </w:tr>
    </w:tbl>
    <w:p w:rsidR="009E7C3B" w:rsidRPr="00A5746B" w:rsidRDefault="009E7C3B" w:rsidP="009E7C3B">
      <w:pPr>
        <w:rPr>
          <w:lang w:val="en-US"/>
        </w:rPr>
      </w:pPr>
    </w:p>
    <w:p w:rsidR="009E7C3B" w:rsidRPr="00A5746B" w:rsidRDefault="009E7C3B" w:rsidP="009E7C3B">
      <w:pPr>
        <w:tabs>
          <w:tab w:val="left" w:pos="0"/>
        </w:tabs>
        <w:ind w:firstLine="567"/>
        <w:rPr>
          <w:rFonts w:eastAsia="Times New Roman"/>
          <w:szCs w:val="24"/>
          <w:lang w:eastAsia="ru-RU"/>
        </w:rPr>
      </w:pPr>
    </w:p>
    <w:p w:rsidR="005C6132" w:rsidRPr="00A5746B" w:rsidRDefault="005C6132" w:rsidP="008D5F86">
      <w:pPr>
        <w:pStyle w:val="Affb"/>
        <w:ind w:firstLine="0"/>
      </w:pPr>
    </w:p>
    <w:p w:rsidR="00506B5A" w:rsidRPr="00A5746B" w:rsidRDefault="00506B5A" w:rsidP="00506B5A">
      <w:pPr>
        <w:pStyle w:val="Affb"/>
        <w:ind w:firstLine="0"/>
        <w:sectPr w:rsidR="00506B5A" w:rsidRPr="00A5746B" w:rsidSect="00D8641F">
          <w:pgSz w:w="16838" w:h="11906" w:orient="landscape"/>
          <w:pgMar w:top="851" w:right="1134" w:bottom="1134" w:left="1134" w:header="708" w:footer="708" w:gutter="0"/>
          <w:cols w:space="708"/>
          <w:docGrid w:linePitch="360"/>
        </w:sectPr>
      </w:pPr>
    </w:p>
    <w:p w:rsidR="00A63FCB" w:rsidRPr="00A5746B" w:rsidRDefault="00A63FCB" w:rsidP="00A63FCB">
      <w:pPr>
        <w:tabs>
          <w:tab w:val="left" w:pos="0"/>
        </w:tabs>
        <w:ind w:firstLine="567"/>
        <w:rPr>
          <w:rFonts w:eastAsia="Times New Roman"/>
          <w:szCs w:val="24"/>
          <w:lang w:eastAsia="ru-RU"/>
        </w:rPr>
      </w:pPr>
      <w:r w:rsidRPr="00A5746B">
        <w:rPr>
          <w:rFonts w:eastAsia="Times New Roman"/>
          <w:szCs w:val="24"/>
          <w:lang w:eastAsia="ru-RU"/>
        </w:rPr>
        <w:lastRenderedPageBreak/>
        <w:t>Регулирование тарифов (цен) основывается на принципе обязательности раздельного уч</w:t>
      </w:r>
      <w:r w:rsidRPr="00A5746B">
        <w:rPr>
          <w:rFonts w:eastAsia="Times New Roman"/>
          <w:szCs w:val="24"/>
          <w:lang w:eastAsia="ru-RU"/>
        </w:rPr>
        <w:t>е</w:t>
      </w:r>
      <w:r w:rsidRPr="00A5746B">
        <w:rPr>
          <w:rFonts w:eastAsia="Times New Roman"/>
          <w:szCs w:val="24"/>
          <w:lang w:eastAsia="ru-RU"/>
        </w:rPr>
        <w:t>та организациями, осуществляющими регулируемую деятельность, объемов продукции (услуг), доходов и расходов по производству, передаче и сбыту энергии в соответствии с законодател</w:t>
      </w:r>
      <w:r w:rsidRPr="00A5746B">
        <w:rPr>
          <w:rFonts w:eastAsia="Times New Roman"/>
          <w:szCs w:val="24"/>
          <w:lang w:eastAsia="ru-RU"/>
        </w:rPr>
        <w:t>ь</w:t>
      </w:r>
      <w:r w:rsidRPr="00A5746B">
        <w:rPr>
          <w:rFonts w:eastAsia="Times New Roman"/>
          <w:szCs w:val="24"/>
          <w:lang w:eastAsia="ru-RU"/>
        </w:rPr>
        <w:t xml:space="preserve">ством Российской Федерации. </w:t>
      </w:r>
    </w:p>
    <w:p w:rsidR="00A63FCB" w:rsidRPr="00A5746B" w:rsidRDefault="00A63FCB" w:rsidP="00A63FCB">
      <w:pPr>
        <w:tabs>
          <w:tab w:val="left" w:pos="0"/>
        </w:tabs>
        <w:ind w:firstLine="567"/>
        <w:rPr>
          <w:rFonts w:eastAsia="Times New Roman"/>
          <w:szCs w:val="24"/>
          <w:lang w:eastAsia="ru-RU"/>
        </w:rPr>
      </w:pPr>
      <w:r w:rsidRPr="00A5746B">
        <w:rPr>
          <w:rFonts w:eastAsia="Times New Roman"/>
          <w:szCs w:val="24"/>
          <w:lang w:eastAsia="ru-RU"/>
        </w:rPr>
        <w:t xml:space="preserve">Расходы, связанные с производством и реализацией продукции (услуг) по регулируемым видам деятельности, включают следующие группы расходов: </w:t>
      </w:r>
    </w:p>
    <w:p w:rsidR="00A63FCB" w:rsidRPr="00A5746B" w:rsidRDefault="00A63FCB" w:rsidP="00A63FCB">
      <w:pPr>
        <w:tabs>
          <w:tab w:val="left" w:pos="0"/>
        </w:tabs>
        <w:ind w:firstLine="567"/>
        <w:rPr>
          <w:rFonts w:eastAsia="Times New Roman"/>
          <w:szCs w:val="24"/>
          <w:lang w:eastAsia="ru-RU"/>
        </w:rPr>
      </w:pPr>
      <w:r w:rsidRPr="00A5746B">
        <w:rPr>
          <w:rFonts w:eastAsia="Times New Roman"/>
          <w:szCs w:val="24"/>
          <w:lang w:eastAsia="ru-RU"/>
        </w:rPr>
        <w:t xml:space="preserve">1) на топливо; </w:t>
      </w:r>
    </w:p>
    <w:p w:rsidR="00A63FCB" w:rsidRPr="00A5746B" w:rsidRDefault="00A63FCB" w:rsidP="00A63FCB">
      <w:pPr>
        <w:tabs>
          <w:tab w:val="left" w:pos="0"/>
        </w:tabs>
        <w:ind w:firstLine="567"/>
        <w:rPr>
          <w:rFonts w:eastAsia="Times New Roman"/>
          <w:szCs w:val="24"/>
          <w:lang w:eastAsia="ru-RU"/>
        </w:rPr>
      </w:pPr>
      <w:r w:rsidRPr="00A5746B">
        <w:rPr>
          <w:rFonts w:eastAsia="Times New Roman"/>
          <w:szCs w:val="24"/>
          <w:lang w:eastAsia="ru-RU"/>
        </w:rPr>
        <w:t xml:space="preserve">2) на покупаемую электрическую и тепловую энергию; </w:t>
      </w:r>
    </w:p>
    <w:p w:rsidR="00A63FCB" w:rsidRPr="00A5746B" w:rsidRDefault="00A63FCB" w:rsidP="00A63FCB">
      <w:pPr>
        <w:tabs>
          <w:tab w:val="left" w:pos="0"/>
        </w:tabs>
        <w:ind w:firstLine="567"/>
        <w:rPr>
          <w:rFonts w:eastAsia="Times New Roman"/>
          <w:szCs w:val="24"/>
          <w:lang w:eastAsia="ru-RU"/>
        </w:rPr>
      </w:pPr>
      <w:r w:rsidRPr="00A5746B">
        <w:rPr>
          <w:rFonts w:eastAsia="Times New Roman"/>
          <w:szCs w:val="24"/>
          <w:lang w:eastAsia="ru-RU"/>
        </w:rPr>
        <w:t>3) на оплату услуг, оказываемых организациями, осуществляющими регулируемую де</w:t>
      </w:r>
      <w:r w:rsidRPr="00A5746B">
        <w:rPr>
          <w:rFonts w:eastAsia="Times New Roman"/>
          <w:szCs w:val="24"/>
          <w:lang w:eastAsia="ru-RU"/>
        </w:rPr>
        <w:t>я</w:t>
      </w:r>
      <w:r w:rsidRPr="00A5746B">
        <w:rPr>
          <w:rFonts w:eastAsia="Times New Roman"/>
          <w:szCs w:val="24"/>
          <w:lang w:eastAsia="ru-RU"/>
        </w:rPr>
        <w:t xml:space="preserve">тельность; </w:t>
      </w:r>
    </w:p>
    <w:p w:rsidR="00A63FCB" w:rsidRPr="00A5746B" w:rsidRDefault="00A63FCB" w:rsidP="00A63FCB">
      <w:pPr>
        <w:tabs>
          <w:tab w:val="left" w:pos="0"/>
        </w:tabs>
        <w:ind w:firstLine="567"/>
        <w:rPr>
          <w:rFonts w:eastAsia="Times New Roman"/>
          <w:szCs w:val="24"/>
          <w:lang w:eastAsia="ru-RU"/>
        </w:rPr>
      </w:pPr>
      <w:r w:rsidRPr="00A5746B">
        <w:rPr>
          <w:rFonts w:eastAsia="Times New Roman"/>
          <w:szCs w:val="24"/>
          <w:lang w:eastAsia="ru-RU"/>
        </w:rPr>
        <w:t xml:space="preserve">4) на сырье и материалы; </w:t>
      </w:r>
    </w:p>
    <w:p w:rsidR="00A63FCB" w:rsidRPr="00A5746B" w:rsidRDefault="00A63FCB" w:rsidP="00A63FCB">
      <w:pPr>
        <w:tabs>
          <w:tab w:val="left" w:pos="0"/>
        </w:tabs>
        <w:ind w:firstLine="567"/>
        <w:rPr>
          <w:rFonts w:eastAsia="Times New Roman"/>
          <w:szCs w:val="24"/>
          <w:lang w:eastAsia="ru-RU"/>
        </w:rPr>
      </w:pPr>
      <w:r w:rsidRPr="00A5746B">
        <w:rPr>
          <w:rFonts w:eastAsia="Times New Roman"/>
          <w:szCs w:val="24"/>
          <w:lang w:eastAsia="ru-RU"/>
        </w:rPr>
        <w:t xml:space="preserve">5) на ремонт основных средств; </w:t>
      </w:r>
    </w:p>
    <w:p w:rsidR="00A63FCB" w:rsidRPr="00A5746B" w:rsidRDefault="00A63FCB" w:rsidP="00A63FCB">
      <w:pPr>
        <w:tabs>
          <w:tab w:val="left" w:pos="0"/>
        </w:tabs>
        <w:ind w:firstLine="567"/>
        <w:rPr>
          <w:rFonts w:eastAsia="Times New Roman"/>
          <w:szCs w:val="24"/>
          <w:lang w:eastAsia="ru-RU"/>
        </w:rPr>
      </w:pPr>
      <w:r w:rsidRPr="00A5746B">
        <w:rPr>
          <w:rFonts w:eastAsia="Times New Roman"/>
          <w:szCs w:val="24"/>
          <w:lang w:eastAsia="ru-RU"/>
        </w:rPr>
        <w:t xml:space="preserve">6) на оплату труда и отчисления на социальные нужды; </w:t>
      </w:r>
    </w:p>
    <w:p w:rsidR="00A63FCB" w:rsidRPr="00A5746B" w:rsidRDefault="00A63FCB" w:rsidP="00A63FCB">
      <w:pPr>
        <w:tabs>
          <w:tab w:val="left" w:pos="0"/>
        </w:tabs>
        <w:ind w:firstLine="567"/>
        <w:rPr>
          <w:rFonts w:eastAsia="Times New Roman"/>
          <w:szCs w:val="24"/>
          <w:lang w:eastAsia="ru-RU"/>
        </w:rPr>
      </w:pPr>
      <w:r w:rsidRPr="00A5746B">
        <w:rPr>
          <w:rFonts w:eastAsia="Times New Roman"/>
          <w:szCs w:val="24"/>
          <w:lang w:eastAsia="ru-RU"/>
        </w:rPr>
        <w:t xml:space="preserve">7) на амортизацию основных средств и нематериальных активов; </w:t>
      </w:r>
    </w:p>
    <w:p w:rsidR="00A63FCB" w:rsidRPr="00A5746B" w:rsidRDefault="00A63FCB" w:rsidP="00A63FCB">
      <w:pPr>
        <w:tabs>
          <w:tab w:val="left" w:pos="0"/>
        </w:tabs>
        <w:ind w:firstLine="567"/>
        <w:rPr>
          <w:rFonts w:eastAsia="Times New Roman"/>
          <w:szCs w:val="24"/>
          <w:lang w:eastAsia="ru-RU"/>
        </w:rPr>
      </w:pPr>
      <w:r w:rsidRPr="00A5746B">
        <w:rPr>
          <w:rFonts w:eastAsia="Times New Roman"/>
          <w:szCs w:val="24"/>
          <w:lang w:eastAsia="ru-RU"/>
        </w:rPr>
        <w:t>8) прочие расходы.</w:t>
      </w:r>
    </w:p>
    <w:p w:rsidR="00A63FCB" w:rsidRPr="00A5746B" w:rsidRDefault="00A63FCB" w:rsidP="00A63FCB">
      <w:pPr>
        <w:pStyle w:val="Affb"/>
        <w:rPr>
          <w:lang w:eastAsia="ru-RU"/>
        </w:rPr>
      </w:pPr>
    </w:p>
    <w:p w:rsidR="00AB0258" w:rsidRPr="00A5746B" w:rsidRDefault="00FC0CD1" w:rsidP="0006129B">
      <w:pPr>
        <w:pStyle w:val="30"/>
        <w:spacing w:line="240" w:lineRule="auto"/>
        <w:rPr>
          <w:lang w:eastAsia="ru-RU"/>
        </w:rPr>
      </w:pPr>
      <w:bookmarkStart w:id="137" w:name="_Toc121588482"/>
      <w:r w:rsidRPr="00A5746B">
        <w:rPr>
          <w:lang w:eastAsia="ru-RU"/>
        </w:rPr>
        <w:t>11.3</w:t>
      </w:r>
      <w:r w:rsidR="00AB0258" w:rsidRPr="00A5746B">
        <w:rPr>
          <w:lang w:eastAsia="ru-RU"/>
        </w:rPr>
        <w:t xml:space="preserve"> </w:t>
      </w:r>
      <w:r w:rsidRPr="00A5746B">
        <w:rPr>
          <w:lang w:eastAsia="ru-RU"/>
        </w:rPr>
        <w:t>О</w:t>
      </w:r>
      <w:r w:rsidR="00274C31" w:rsidRPr="00A5746B">
        <w:rPr>
          <w:lang w:eastAsia="ru-RU"/>
        </w:rPr>
        <w:t>писание платы за подключение к системе теплоснабжения</w:t>
      </w:r>
      <w:bookmarkEnd w:id="137"/>
    </w:p>
    <w:p w:rsidR="00802512" w:rsidRPr="00A5746B" w:rsidRDefault="00802512" w:rsidP="0006129B">
      <w:pPr>
        <w:tabs>
          <w:tab w:val="left" w:pos="0"/>
        </w:tabs>
        <w:ind w:firstLine="567"/>
        <w:rPr>
          <w:rFonts w:eastAsia="Times New Roman"/>
          <w:szCs w:val="24"/>
          <w:lang w:eastAsia="ru-RU"/>
        </w:rPr>
      </w:pPr>
      <w:r w:rsidRPr="00A5746B">
        <w:rPr>
          <w:rFonts w:eastAsia="Times New Roman"/>
          <w:szCs w:val="24"/>
          <w:lang w:eastAsia="ru-RU"/>
        </w:rPr>
        <w:t>Порядок установления платы за подключение был установлен Федеральным законом от 27.07.2010</w:t>
      </w:r>
      <w:r w:rsidR="00851204" w:rsidRPr="00A5746B">
        <w:rPr>
          <w:rFonts w:eastAsia="Times New Roman"/>
          <w:szCs w:val="24"/>
          <w:lang w:eastAsia="ru-RU"/>
        </w:rPr>
        <w:t xml:space="preserve"> </w:t>
      </w:r>
      <w:r w:rsidRPr="00A5746B">
        <w:rPr>
          <w:rFonts w:eastAsia="Times New Roman"/>
          <w:szCs w:val="24"/>
          <w:lang w:eastAsia="ru-RU"/>
        </w:rPr>
        <w:t xml:space="preserve">№190-ФЗ «О теплоснабжении». </w:t>
      </w:r>
    </w:p>
    <w:p w:rsidR="00195F85" w:rsidRPr="00A5746B" w:rsidRDefault="00802512" w:rsidP="0006129B">
      <w:pPr>
        <w:tabs>
          <w:tab w:val="left" w:pos="0"/>
        </w:tabs>
        <w:ind w:firstLine="567"/>
        <w:rPr>
          <w:rFonts w:eastAsia="Times New Roman"/>
          <w:szCs w:val="24"/>
          <w:lang w:eastAsia="ru-RU"/>
        </w:rPr>
      </w:pPr>
      <w:r w:rsidRPr="00A5746B">
        <w:rPr>
          <w:rFonts w:eastAsia="Times New Roman"/>
          <w:szCs w:val="24"/>
          <w:lang w:eastAsia="ru-RU"/>
        </w:rPr>
        <w:t xml:space="preserve">Законом определены некоторые понятия: </w:t>
      </w:r>
    </w:p>
    <w:p w:rsidR="00195F85" w:rsidRPr="00A5746B" w:rsidRDefault="00FC0CD1" w:rsidP="0006129B">
      <w:pPr>
        <w:tabs>
          <w:tab w:val="left" w:pos="0"/>
        </w:tabs>
        <w:ind w:firstLine="567"/>
      </w:pPr>
      <w:r w:rsidRPr="00A5746B">
        <w:t>1)</w:t>
      </w:r>
      <w:r w:rsidR="00195F85" w:rsidRPr="00A5746B">
        <w:t xml:space="preserve"> </w:t>
      </w:r>
      <w:r w:rsidR="00802512" w:rsidRPr="00A5746B">
        <w:t>плата за подключение к системе теплоснабжения – плата, которую вносят лица, ос</w:t>
      </w:r>
      <w:r w:rsidR="00802512" w:rsidRPr="00A5746B">
        <w:t>у</w:t>
      </w:r>
      <w:r w:rsidR="00802512" w:rsidRPr="00A5746B">
        <w:t>ществляющие строительство здания, строения, сооружения, подключаемы</w:t>
      </w:r>
      <w:r w:rsidR="00B118BF" w:rsidRPr="00A5746B">
        <w:t>е</w:t>
      </w:r>
      <w:r w:rsidR="00802512" w:rsidRPr="00A5746B">
        <w:t xml:space="preserve"> к системе тепл</w:t>
      </w:r>
      <w:r w:rsidR="00802512" w:rsidRPr="00A5746B">
        <w:t>о</w:t>
      </w:r>
      <w:r w:rsidR="00802512" w:rsidRPr="00A5746B">
        <w:t>снабжения, а также плата, которую вносят лица, осуществляющие реконструкцию здания, стр</w:t>
      </w:r>
      <w:r w:rsidR="00802512" w:rsidRPr="00A5746B">
        <w:t>о</w:t>
      </w:r>
      <w:r w:rsidR="00802512" w:rsidRPr="00A5746B">
        <w:t xml:space="preserve">ения, сооружения в случае, если данная реконструкция влечет за собой увеличение тепловой </w:t>
      </w:r>
      <w:r w:rsidR="00B118BF" w:rsidRPr="00A5746B">
        <w:t>нагрузки реконструируемых зданий</w:t>
      </w:r>
      <w:r w:rsidR="00802512" w:rsidRPr="00A5746B">
        <w:t xml:space="preserve">, строения, сооружения; </w:t>
      </w:r>
    </w:p>
    <w:p w:rsidR="00802512" w:rsidRPr="00A5746B" w:rsidRDefault="00FC0CD1" w:rsidP="0006129B">
      <w:pPr>
        <w:tabs>
          <w:tab w:val="left" w:pos="0"/>
        </w:tabs>
        <w:ind w:firstLine="567"/>
      </w:pPr>
      <w:r w:rsidRPr="00A5746B">
        <w:t>2)</w:t>
      </w:r>
      <w:r w:rsidR="00195F85" w:rsidRPr="00A5746B">
        <w:t xml:space="preserve"> </w:t>
      </w:r>
      <w:r w:rsidR="00802512" w:rsidRPr="00A5746B">
        <w:t>резервная тепловая мощность – тепловая мощность источников тепловой энергии и тепловых сетей, необходимая для обеспечения тепловой нагрузки теплопотребляющих устан</w:t>
      </w:r>
      <w:r w:rsidR="00802512" w:rsidRPr="00A5746B">
        <w:t>о</w:t>
      </w:r>
      <w:r w:rsidR="00802512" w:rsidRPr="00A5746B">
        <w:t>вок, входящих в систему теплоснабжения, но не потребляющих тепловой энергии, теплонос</w:t>
      </w:r>
      <w:r w:rsidR="00802512" w:rsidRPr="00A5746B">
        <w:t>и</w:t>
      </w:r>
      <w:r w:rsidR="00802512" w:rsidRPr="00A5746B">
        <w:t>теля.</w:t>
      </w:r>
      <w:r w:rsidR="00851204" w:rsidRPr="00A5746B">
        <w:t xml:space="preserve"> </w:t>
      </w:r>
    </w:p>
    <w:p w:rsidR="00802512" w:rsidRPr="00A5746B" w:rsidRDefault="00802512" w:rsidP="0006129B">
      <w:pPr>
        <w:tabs>
          <w:tab w:val="left" w:pos="0"/>
        </w:tabs>
        <w:ind w:firstLine="567"/>
        <w:rPr>
          <w:rFonts w:eastAsia="Times New Roman"/>
          <w:szCs w:val="24"/>
          <w:lang w:eastAsia="ru-RU"/>
        </w:rPr>
      </w:pPr>
      <w:r w:rsidRPr="00A5746B">
        <w:rPr>
          <w:rFonts w:eastAsia="Times New Roman"/>
          <w:szCs w:val="24"/>
          <w:lang w:eastAsia="ru-RU"/>
        </w:rPr>
        <w:t xml:space="preserve">Полномочия по регулированию </w:t>
      </w:r>
      <w:r w:rsidR="00B118BF" w:rsidRPr="00A5746B">
        <w:rPr>
          <w:rFonts w:eastAsia="Times New Roman"/>
          <w:szCs w:val="24"/>
          <w:lang w:eastAsia="ru-RU"/>
        </w:rPr>
        <w:t>платы за подключение к системе теплоснабжения</w:t>
      </w:r>
      <w:r w:rsidRPr="00A5746B">
        <w:rPr>
          <w:rFonts w:eastAsia="Times New Roman"/>
          <w:szCs w:val="24"/>
          <w:lang w:eastAsia="ru-RU"/>
        </w:rPr>
        <w:t xml:space="preserve"> перед</w:t>
      </w:r>
      <w:r w:rsidRPr="00A5746B">
        <w:rPr>
          <w:rFonts w:eastAsia="Times New Roman"/>
          <w:szCs w:val="24"/>
          <w:lang w:eastAsia="ru-RU"/>
        </w:rPr>
        <w:t>а</w:t>
      </w:r>
      <w:r w:rsidRPr="00A5746B">
        <w:rPr>
          <w:rFonts w:eastAsia="Times New Roman"/>
          <w:szCs w:val="24"/>
          <w:lang w:eastAsia="ru-RU"/>
        </w:rPr>
        <w:t>ны органам исполнительной власти субъектов Российской Федерации в области государстве</w:t>
      </w:r>
      <w:r w:rsidRPr="00A5746B">
        <w:rPr>
          <w:rFonts w:eastAsia="Times New Roman"/>
          <w:szCs w:val="24"/>
          <w:lang w:eastAsia="ru-RU"/>
        </w:rPr>
        <w:t>н</w:t>
      </w:r>
      <w:r w:rsidRPr="00A5746B">
        <w:rPr>
          <w:rFonts w:eastAsia="Times New Roman"/>
          <w:szCs w:val="24"/>
          <w:lang w:eastAsia="ru-RU"/>
        </w:rPr>
        <w:t xml:space="preserve">ного регулирования цен (тарифов). </w:t>
      </w:r>
    </w:p>
    <w:p w:rsidR="00802512" w:rsidRPr="00A5746B" w:rsidRDefault="00802512" w:rsidP="0006129B">
      <w:pPr>
        <w:tabs>
          <w:tab w:val="left" w:pos="0"/>
        </w:tabs>
        <w:ind w:firstLine="567"/>
        <w:rPr>
          <w:rFonts w:eastAsia="Times New Roman"/>
          <w:szCs w:val="24"/>
          <w:lang w:eastAsia="ru-RU"/>
        </w:rPr>
      </w:pPr>
      <w:r w:rsidRPr="00A5746B">
        <w:rPr>
          <w:rFonts w:eastAsia="Times New Roman"/>
          <w:szCs w:val="24"/>
          <w:lang w:eastAsia="ru-RU"/>
        </w:rPr>
        <w:t>Законом также определено, что плата за подключение к системе теплоснабжения устана</w:t>
      </w:r>
      <w:r w:rsidRPr="00A5746B">
        <w:rPr>
          <w:rFonts w:eastAsia="Times New Roman"/>
          <w:szCs w:val="24"/>
          <w:lang w:eastAsia="ru-RU"/>
        </w:rPr>
        <w:t>в</w:t>
      </w:r>
      <w:r w:rsidRPr="00A5746B">
        <w:rPr>
          <w:rFonts w:eastAsia="Times New Roman"/>
          <w:szCs w:val="24"/>
          <w:lang w:eastAsia="ru-RU"/>
        </w:rPr>
        <w:t>ливается органом регулирования в расчете на единицу мощности подключаемой тепловой нагрузки и может быть дифференцирована в зависимости от параметров данного подключения, определенных основами ценообразования в сфере теплоснабжения и правилами регулирования цен (тарифов) в сфере теплоснабжения, утвержденными Правительством Российской Федер</w:t>
      </w:r>
      <w:r w:rsidRPr="00A5746B">
        <w:rPr>
          <w:rFonts w:eastAsia="Times New Roman"/>
          <w:szCs w:val="24"/>
          <w:lang w:eastAsia="ru-RU"/>
        </w:rPr>
        <w:t>а</w:t>
      </w:r>
      <w:r w:rsidRPr="00A5746B">
        <w:rPr>
          <w:rFonts w:eastAsia="Times New Roman"/>
          <w:szCs w:val="24"/>
          <w:lang w:eastAsia="ru-RU"/>
        </w:rPr>
        <w:t xml:space="preserve">ции. </w:t>
      </w:r>
    </w:p>
    <w:p w:rsidR="00802512" w:rsidRPr="00A5746B" w:rsidRDefault="00802512" w:rsidP="0006129B">
      <w:pPr>
        <w:tabs>
          <w:tab w:val="left" w:pos="0"/>
        </w:tabs>
        <w:ind w:firstLine="567"/>
        <w:rPr>
          <w:rFonts w:eastAsia="Times New Roman"/>
          <w:szCs w:val="24"/>
          <w:lang w:eastAsia="ru-RU"/>
        </w:rPr>
      </w:pPr>
      <w:r w:rsidRPr="00A5746B">
        <w:rPr>
          <w:rFonts w:eastAsia="Times New Roman"/>
          <w:szCs w:val="24"/>
          <w:lang w:eastAsia="ru-RU"/>
        </w:rPr>
        <w:t>Плата за подключение к системе теплоснабжения в случае отсутствия технической во</w:t>
      </w:r>
      <w:r w:rsidRPr="00A5746B">
        <w:rPr>
          <w:rFonts w:eastAsia="Times New Roman"/>
          <w:szCs w:val="24"/>
          <w:lang w:eastAsia="ru-RU"/>
        </w:rPr>
        <w:t>з</w:t>
      </w:r>
      <w:r w:rsidRPr="00A5746B">
        <w:rPr>
          <w:rFonts w:eastAsia="Times New Roman"/>
          <w:szCs w:val="24"/>
          <w:lang w:eastAsia="ru-RU"/>
        </w:rPr>
        <w:t>можности подключения для каждого потребителя, в том числе застройщика, устанавливается в индивидуальном порядке.</w:t>
      </w:r>
    </w:p>
    <w:p w:rsidR="00802512" w:rsidRPr="00A5746B" w:rsidRDefault="00802512" w:rsidP="0006129B">
      <w:pPr>
        <w:tabs>
          <w:tab w:val="left" w:pos="0"/>
        </w:tabs>
        <w:ind w:firstLine="567"/>
        <w:rPr>
          <w:rFonts w:eastAsia="Times New Roman"/>
          <w:sz w:val="20"/>
          <w:szCs w:val="20"/>
          <w:lang w:eastAsia="ru-RU"/>
        </w:rPr>
      </w:pPr>
    </w:p>
    <w:p w:rsidR="00AB0258" w:rsidRPr="00A5746B" w:rsidRDefault="00880C53" w:rsidP="0006129B">
      <w:pPr>
        <w:tabs>
          <w:tab w:val="left" w:pos="0"/>
        </w:tabs>
        <w:ind w:firstLine="567"/>
        <w:rPr>
          <w:rFonts w:eastAsia="Times New Roman"/>
          <w:b/>
          <w:szCs w:val="24"/>
          <w:lang w:eastAsia="ru-RU"/>
        </w:rPr>
      </w:pPr>
      <w:r w:rsidRPr="00A5746B">
        <w:rPr>
          <w:rFonts w:eastAsia="Times New Roman"/>
          <w:b/>
          <w:szCs w:val="24"/>
          <w:lang w:eastAsia="ru-RU"/>
        </w:rPr>
        <w:t>11.4</w:t>
      </w:r>
      <w:r w:rsidR="00A14618" w:rsidRPr="00A5746B">
        <w:rPr>
          <w:rFonts w:eastAsia="Times New Roman"/>
          <w:b/>
          <w:szCs w:val="24"/>
          <w:lang w:eastAsia="ru-RU"/>
        </w:rPr>
        <w:t xml:space="preserve"> </w:t>
      </w:r>
      <w:r w:rsidRPr="00A5746B">
        <w:rPr>
          <w:rFonts w:eastAsia="Times New Roman"/>
          <w:b/>
          <w:szCs w:val="24"/>
          <w:lang w:eastAsia="ru-RU"/>
        </w:rPr>
        <w:t>О</w:t>
      </w:r>
      <w:r w:rsidR="00A14618" w:rsidRPr="00A5746B">
        <w:rPr>
          <w:rFonts w:eastAsia="Times New Roman"/>
          <w:b/>
          <w:szCs w:val="24"/>
          <w:lang w:eastAsia="ru-RU"/>
        </w:rPr>
        <w:t>писание</w:t>
      </w:r>
      <w:r w:rsidR="00AB0258" w:rsidRPr="00A5746B">
        <w:rPr>
          <w:rFonts w:eastAsia="Times New Roman"/>
          <w:b/>
          <w:szCs w:val="24"/>
          <w:lang w:eastAsia="ru-RU"/>
        </w:rPr>
        <w:t xml:space="preserve"> платы за услуги по поддержанию резервной тепловой мощности, в том числе для социально </w:t>
      </w:r>
      <w:r w:rsidR="00274C31" w:rsidRPr="00A5746B">
        <w:rPr>
          <w:rFonts w:eastAsia="Times New Roman"/>
          <w:b/>
          <w:szCs w:val="24"/>
          <w:lang w:eastAsia="ru-RU"/>
        </w:rPr>
        <w:t>значимых категорий потребителей</w:t>
      </w:r>
    </w:p>
    <w:p w:rsidR="00AB0258" w:rsidRPr="00A5746B" w:rsidRDefault="00343B5C" w:rsidP="0006129B">
      <w:pPr>
        <w:ind w:firstLine="567"/>
        <w:rPr>
          <w:szCs w:val="24"/>
        </w:rPr>
      </w:pPr>
      <w:r w:rsidRPr="00A5746B">
        <w:rPr>
          <w:szCs w:val="24"/>
        </w:rPr>
        <w:t>Согласно Постановления Правительства от 22</w:t>
      </w:r>
      <w:r w:rsidR="00F649CA" w:rsidRPr="00A5746B">
        <w:rPr>
          <w:szCs w:val="24"/>
        </w:rPr>
        <w:t>.10.</w:t>
      </w:r>
      <w:r w:rsidRPr="00A5746B">
        <w:rPr>
          <w:szCs w:val="24"/>
        </w:rPr>
        <w:t>2012 №1075 «</w:t>
      </w:r>
      <w:r w:rsidR="003965AF" w:rsidRPr="00A5746B">
        <w:rPr>
          <w:szCs w:val="24"/>
        </w:rPr>
        <w:t>О ценообразовании в сф</w:t>
      </w:r>
      <w:r w:rsidR="003965AF" w:rsidRPr="00A5746B">
        <w:rPr>
          <w:szCs w:val="24"/>
        </w:rPr>
        <w:t>е</w:t>
      </w:r>
      <w:r w:rsidR="003965AF" w:rsidRPr="00A5746B">
        <w:rPr>
          <w:szCs w:val="24"/>
        </w:rPr>
        <w:t>ре теплоснабжения</w:t>
      </w:r>
      <w:r w:rsidRPr="00A5746B">
        <w:rPr>
          <w:szCs w:val="24"/>
        </w:rPr>
        <w:t>», плата за услуги по поддержанию резервной тепловой мощности устана</w:t>
      </w:r>
      <w:r w:rsidRPr="00A5746B">
        <w:rPr>
          <w:szCs w:val="24"/>
        </w:rPr>
        <w:t>в</w:t>
      </w:r>
      <w:r w:rsidRPr="00A5746B">
        <w:rPr>
          <w:szCs w:val="24"/>
        </w:rPr>
        <w:t>ливается органами регулирования для категорий (групп) социально значимых потребителей, если указанные потребители не потребляют тепловую энергию, но не осуществили отсоедин</w:t>
      </w:r>
      <w:r w:rsidRPr="00A5746B">
        <w:rPr>
          <w:szCs w:val="24"/>
        </w:rPr>
        <w:t>е</w:t>
      </w:r>
      <w:r w:rsidRPr="00A5746B">
        <w:rPr>
          <w:szCs w:val="24"/>
        </w:rPr>
        <w:t>ние принадлежащих им теплопотребляющих установок от тепловой сети в целях сохранения возможности возобновить потребление тепловой энергии при возникновении такой необход</w:t>
      </w:r>
      <w:r w:rsidRPr="00A5746B">
        <w:rPr>
          <w:szCs w:val="24"/>
        </w:rPr>
        <w:t>и</w:t>
      </w:r>
      <w:r w:rsidRPr="00A5746B">
        <w:rPr>
          <w:szCs w:val="24"/>
        </w:rPr>
        <w:t>мости.</w:t>
      </w:r>
    </w:p>
    <w:p w:rsidR="00343B5C" w:rsidRPr="00A5746B" w:rsidRDefault="00343B5C" w:rsidP="0006129B">
      <w:pPr>
        <w:ind w:firstLine="567"/>
        <w:rPr>
          <w:szCs w:val="24"/>
        </w:rPr>
      </w:pPr>
      <w:r w:rsidRPr="00A5746B">
        <w:rPr>
          <w:szCs w:val="24"/>
        </w:rPr>
        <w:lastRenderedPageBreak/>
        <w:t>Плата за услуги по поддержанию резервной тепловой мощности устанавливается орган</w:t>
      </w:r>
      <w:r w:rsidRPr="00A5746B">
        <w:rPr>
          <w:szCs w:val="24"/>
        </w:rPr>
        <w:t>а</w:t>
      </w:r>
      <w:r w:rsidRPr="00A5746B">
        <w:rPr>
          <w:szCs w:val="24"/>
        </w:rPr>
        <w:t xml:space="preserve">ми регулирования за услуги, оказываемые: </w:t>
      </w:r>
    </w:p>
    <w:p w:rsidR="00343B5C" w:rsidRPr="00A5746B" w:rsidRDefault="00880C53" w:rsidP="0006129B">
      <w:pPr>
        <w:ind w:firstLine="567"/>
        <w:rPr>
          <w:szCs w:val="24"/>
        </w:rPr>
      </w:pPr>
      <w:r w:rsidRPr="00A5746B">
        <w:rPr>
          <w:szCs w:val="24"/>
        </w:rPr>
        <w:t>1</w:t>
      </w:r>
      <w:r w:rsidR="00343B5C" w:rsidRPr="00A5746B">
        <w:rPr>
          <w:szCs w:val="24"/>
        </w:rPr>
        <w:t>) регулируемыми организациями, мощность тепловых источников и (или) тепловых с</w:t>
      </w:r>
      <w:r w:rsidR="00343B5C" w:rsidRPr="00A5746B">
        <w:rPr>
          <w:szCs w:val="24"/>
        </w:rPr>
        <w:t>е</w:t>
      </w:r>
      <w:r w:rsidR="00343B5C" w:rsidRPr="00A5746B">
        <w:rPr>
          <w:szCs w:val="24"/>
        </w:rPr>
        <w:t>тей которых используется для поддержания резервной мощности в соответствии со схемой те</w:t>
      </w:r>
      <w:r w:rsidR="00343B5C" w:rsidRPr="00A5746B">
        <w:rPr>
          <w:szCs w:val="24"/>
        </w:rPr>
        <w:t>п</w:t>
      </w:r>
      <w:r w:rsidR="00343B5C" w:rsidRPr="00A5746B">
        <w:rPr>
          <w:szCs w:val="24"/>
        </w:rPr>
        <w:t>ло</w:t>
      </w:r>
      <w:r w:rsidR="00F649CA" w:rsidRPr="00A5746B">
        <w:rPr>
          <w:szCs w:val="24"/>
        </w:rPr>
        <w:t>снабжения</w:t>
      </w:r>
      <w:r w:rsidR="00343B5C" w:rsidRPr="00A5746B">
        <w:rPr>
          <w:szCs w:val="24"/>
        </w:rPr>
        <w:t xml:space="preserve"> - для оказания указанных услуг единой теплоснабжающей организации; </w:t>
      </w:r>
    </w:p>
    <w:p w:rsidR="00343B5C" w:rsidRPr="00A5746B" w:rsidRDefault="00880C53" w:rsidP="0006129B">
      <w:pPr>
        <w:ind w:firstLine="567"/>
        <w:rPr>
          <w:szCs w:val="24"/>
        </w:rPr>
      </w:pPr>
      <w:r w:rsidRPr="00A5746B">
        <w:rPr>
          <w:szCs w:val="24"/>
        </w:rPr>
        <w:t>2</w:t>
      </w:r>
      <w:r w:rsidR="00343B5C" w:rsidRPr="00A5746B">
        <w:rPr>
          <w:szCs w:val="24"/>
        </w:rPr>
        <w:t>) единой теплоснабжающей организацией в зоне ее деятельности категориям (группам) социально значимых потребителей, находящимся в зоне деятельности единой теплоснабжа</w:t>
      </w:r>
      <w:r w:rsidR="00343B5C" w:rsidRPr="00A5746B">
        <w:rPr>
          <w:szCs w:val="24"/>
        </w:rPr>
        <w:t>ю</w:t>
      </w:r>
      <w:r w:rsidR="00343B5C" w:rsidRPr="00A5746B">
        <w:rPr>
          <w:szCs w:val="24"/>
        </w:rPr>
        <w:t xml:space="preserve">щей организации. </w:t>
      </w:r>
    </w:p>
    <w:p w:rsidR="00343B5C" w:rsidRPr="00A5746B" w:rsidRDefault="00343B5C" w:rsidP="0006129B">
      <w:pPr>
        <w:ind w:firstLine="567"/>
        <w:rPr>
          <w:szCs w:val="24"/>
        </w:rPr>
      </w:pPr>
      <w:r w:rsidRPr="00A5746B">
        <w:rPr>
          <w:szCs w:val="24"/>
        </w:rPr>
        <w:t>Плата за услуги по поддержанию резервной тепловой мощности единой теплоснабжа</w:t>
      </w:r>
      <w:r w:rsidRPr="00A5746B">
        <w:rPr>
          <w:szCs w:val="24"/>
        </w:rPr>
        <w:t>ю</w:t>
      </w:r>
      <w:r w:rsidRPr="00A5746B">
        <w:rPr>
          <w:szCs w:val="24"/>
        </w:rPr>
        <w:t>щей организации устанавливается равной ставке за мощность единого тарифа на тепловую энергию (мощность) в зоне ее деятельности или, если в зоне ее деятельности установлен одн</w:t>
      </w:r>
      <w:r w:rsidRPr="00A5746B">
        <w:rPr>
          <w:szCs w:val="24"/>
        </w:rPr>
        <w:t>о</w:t>
      </w:r>
      <w:r w:rsidRPr="00A5746B">
        <w:rPr>
          <w:szCs w:val="24"/>
        </w:rPr>
        <w:t>ставочный единый тариф на тепловую энергию (мощность), равной ставке за мощность дву</w:t>
      </w:r>
      <w:r w:rsidRPr="00A5746B">
        <w:rPr>
          <w:szCs w:val="24"/>
        </w:rPr>
        <w:t>х</w:t>
      </w:r>
      <w:r w:rsidRPr="00A5746B">
        <w:rPr>
          <w:szCs w:val="24"/>
        </w:rPr>
        <w:t xml:space="preserve">ставочного единого тарифа на тепловую энергию (мощность). </w:t>
      </w:r>
    </w:p>
    <w:p w:rsidR="00343B5C" w:rsidRPr="00A5746B" w:rsidRDefault="00343B5C" w:rsidP="0006129B">
      <w:pPr>
        <w:ind w:firstLine="567"/>
        <w:rPr>
          <w:szCs w:val="24"/>
        </w:rPr>
      </w:pPr>
      <w:r w:rsidRPr="00A5746B">
        <w:rPr>
          <w:szCs w:val="24"/>
        </w:rPr>
        <w:t>К социально значимым потребителям, для которых устанавливается плата за услуги по поддержанию резервной тепловой мощности, относятся следующие категории (группы) потр</w:t>
      </w:r>
      <w:r w:rsidRPr="00A5746B">
        <w:rPr>
          <w:szCs w:val="24"/>
        </w:rPr>
        <w:t>е</w:t>
      </w:r>
      <w:r w:rsidRPr="00A5746B">
        <w:rPr>
          <w:szCs w:val="24"/>
        </w:rPr>
        <w:t xml:space="preserve">бителей: </w:t>
      </w:r>
    </w:p>
    <w:p w:rsidR="00343B5C" w:rsidRPr="00A5746B" w:rsidRDefault="00880C53" w:rsidP="0006129B">
      <w:pPr>
        <w:ind w:firstLine="567"/>
        <w:rPr>
          <w:szCs w:val="24"/>
        </w:rPr>
      </w:pPr>
      <w:r w:rsidRPr="00A5746B">
        <w:rPr>
          <w:szCs w:val="24"/>
        </w:rPr>
        <w:t>1</w:t>
      </w:r>
      <w:r w:rsidR="00343B5C" w:rsidRPr="00A5746B">
        <w:rPr>
          <w:szCs w:val="24"/>
        </w:rPr>
        <w:t>) физические лица, приобретающие тепловую энергию в целях потребления в населе</w:t>
      </w:r>
      <w:r w:rsidR="00343B5C" w:rsidRPr="00A5746B">
        <w:rPr>
          <w:szCs w:val="24"/>
        </w:rPr>
        <w:t>н</w:t>
      </w:r>
      <w:r w:rsidR="00343B5C" w:rsidRPr="00A5746B">
        <w:rPr>
          <w:szCs w:val="24"/>
        </w:rPr>
        <w:t xml:space="preserve">ных пунктах и жилых зонах при воинских частях; </w:t>
      </w:r>
    </w:p>
    <w:p w:rsidR="00343B5C" w:rsidRPr="00A5746B" w:rsidRDefault="00880C53" w:rsidP="0006129B">
      <w:pPr>
        <w:ind w:firstLine="567"/>
        <w:rPr>
          <w:szCs w:val="24"/>
        </w:rPr>
      </w:pPr>
      <w:r w:rsidRPr="00A5746B">
        <w:rPr>
          <w:szCs w:val="24"/>
        </w:rPr>
        <w:t>2</w:t>
      </w:r>
      <w:r w:rsidR="00343B5C" w:rsidRPr="00A5746B">
        <w:rPr>
          <w:szCs w:val="24"/>
        </w:rPr>
        <w:t>) исполнители коммунальных услуг, приобретающие тепловую энергию в целях обесп</w:t>
      </w:r>
      <w:r w:rsidR="00343B5C" w:rsidRPr="00A5746B">
        <w:rPr>
          <w:szCs w:val="24"/>
        </w:rPr>
        <w:t>е</w:t>
      </w:r>
      <w:r w:rsidR="00343B5C" w:rsidRPr="00A5746B">
        <w:rPr>
          <w:szCs w:val="24"/>
        </w:rPr>
        <w:t>чения предоставления собственникам и пользователям помещений в многоквартирных домах или жилых домах коммунальной услуги теплоснабжения и (или) горячего водоснабжения с и</w:t>
      </w:r>
      <w:r w:rsidR="00343B5C" w:rsidRPr="00A5746B">
        <w:rPr>
          <w:szCs w:val="24"/>
        </w:rPr>
        <w:t>с</w:t>
      </w:r>
      <w:r w:rsidR="00343B5C" w:rsidRPr="00A5746B">
        <w:rPr>
          <w:szCs w:val="24"/>
        </w:rPr>
        <w:t>пользованием открытых систем теплоснабжения (горячего водоснабжения) в объемах их фа</w:t>
      </w:r>
      <w:r w:rsidR="00343B5C" w:rsidRPr="00A5746B">
        <w:rPr>
          <w:szCs w:val="24"/>
        </w:rPr>
        <w:t>к</w:t>
      </w:r>
      <w:r w:rsidR="00343B5C" w:rsidRPr="00A5746B">
        <w:rPr>
          <w:szCs w:val="24"/>
        </w:rPr>
        <w:t>тического потребления и объемах тепловой энергии, израсходованной на места общего польз</w:t>
      </w:r>
      <w:r w:rsidR="00343B5C" w:rsidRPr="00A5746B">
        <w:rPr>
          <w:szCs w:val="24"/>
        </w:rPr>
        <w:t>о</w:t>
      </w:r>
      <w:r w:rsidR="00343B5C" w:rsidRPr="00A5746B">
        <w:rPr>
          <w:szCs w:val="24"/>
        </w:rPr>
        <w:t xml:space="preserve">вания; </w:t>
      </w:r>
    </w:p>
    <w:p w:rsidR="00343B5C" w:rsidRPr="00A5746B" w:rsidRDefault="00880C53" w:rsidP="0006129B">
      <w:pPr>
        <w:ind w:firstLine="567"/>
        <w:rPr>
          <w:szCs w:val="24"/>
        </w:rPr>
      </w:pPr>
      <w:r w:rsidRPr="00A5746B">
        <w:rPr>
          <w:szCs w:val="24"/>
        </w:rPr>
        <w:t>3</w:t>
      </w:r>
      <w:r w:rsidR="00343B5C" w:rsidRPr="00A5746B">
        <w:rPr>
          <w:szCs w:val="24"/>
        </w:rPr>
        <w:t>) теплоснабжающие организации, приобретающие тепловую энергию в целях дальне</w:t>
      </w:r>
      <w:r w:rsidR="00343B5C" w:rsidRPr="00A5746B">
        <w:rPr>
          <w:szCs w:val="24"/>
        </w:rPr>
        <w:t>й</w:t>
      </w:r>
      <w:r w:rsidR="00343B5C" w:rsidRPr="00A5746B">
        <w:rPr>
          <w:szCs w:val="24"/>
        </w:rPr>
        <w:t>шей продажи физическим лицам и (или) исполнителям коммунальной услуги теплоснабжения, в объемах фактического потребления физических лиц и объемах тепловой энергии, израсход</w:t>
      </w:r>
      <w:r w:rsidR="00343B5C" w:rsidRPr="00A5746B">
        <w:rPr>
          <w:szCs w:val="24"/>
        </w:rPr>
        <w:t>о</w:t>
      </w:r>
      <w:r w:rsidR="00343B5C" w:rsidRPr="00A5746B">
        <w:rPr>
          <w:szCs w:val="24"/>
        </w:rPr>
        <w:t xml:space="preserve">ванной на места общего пользования; </w:t>
      </w:r>
    </w:p>
    <w:p w:rsidR="00343B5C" w:rsidRPr="00A5746B" w:rsidRDefault="00880C53" w:rsidP="0006129B">
      <w:pPr>
        <w:ind w:firstLine="567"/>
        <w:rPr>
          <w:szCs w:val="24"/>
        </w:rPr>
      </w:pPr>
      <w:r w:rsidRPr="00A5746B">
        <w:rPr>
          <w:szCs w:val="24"/>
        </w:rPr>
        <w:t>4</w:t>
      </w:r>
      <w:r w:rsidR="00343B5C" w:rsidRPr="00A5746B">
        <w:rPr>
          <w:szCs w:val="24"/>
        </w:rPr>
        <w:t xml:space="preserve">) религиозные организации; </w:t>
      </w:r>
    </w:p>
    <w:p w:rsidR="00343B5C" w:rsidRPr="00A5746B" w:rsidRDefault="00880C53" w:rsidP="0006129B">
      <w:pPr>
        <w:ind w:firstLine="567"/>
        <w:rPr>
          <w:szCs w:val="24"/>
        </w:rPr>
      </w:pPr>
      <w:r w:rsidRPr="00A5746B">
        <w:rPr>
          <w:szCs w:val="24"/>
        </w:rPr>
        <w:t>5</w:t>
      </w:r>
      <w:r w:rsidR="00343B5C" w:rsidRPr="00A5746B">
        <w:rPr>
          <w:szCs w:val="24"/>
        </w:rPr>
        <w:t>) бюджетные и казенные учреждения, осуществляющие</w:t>
      </w:r>
      <w:r w:rsidR="008E4EBE" w:rsidRPr="00A5746B">
        <w:rPr>
          <w:szCs w:val="24"/>
        </w:rPr>
        <w:t>,</w:t>
      </w:r>
      <w:r w:rsidR="00343B5C" w:rsidRPr="00A5746B">
        <w:rPr>
          <w:szCs w:val="24"/>
        </w:rPr>
        <w:t xml:space="preserve"> в том числе</w:t>
      </w:r>
      <w:r w:rsidR="008E4EBE" w:rsidRPr="00A5746B">
        <w:rPr>
          <w:szCs w:val="24"/>
        </w:rPr>
        <w:t>,</w:t>
      </w:r>
      <w:r w:rsidR="00343B5C" w:rsidRPr="00A5746B">
        <w:rPr>
          <w:szCs w:val="24"/>
        </w:rPr>
        <w:t xml:space="preserve"> деятельность в сфере науки, образования, здравоохранения, культуры, социальной защиты, занятости насел</w:t>
      </w:r>
      <w:r w:rsidR="00343B5C" w:rsidRPr="00A5746B">
        <w:rPr>
          <w:szCs w:val="24"/>
        </w:rPr>
        <w:t>е</w:t>
      </w:r>
      <w:r w:rsidR="00343B5C" w:rsidRPr="00A5746B">
        <w:rPr>
          <w:szCs w:val="24"/>
        </w:rPr>
        <w:t xml:space="preserve">ния, физической культуры и спорта; </w:t>
      </w:r>
    </w:p>
    <w:p w:rsidR="00343B5C" w:rsidRPr="00A5746B" w:rsidRDefault="00880C53" w:rsidP="0006129B">
      <w:pPr>
        <w:ind w:firstLine="567"/>
        <w:rPr>
          <w:szCs w:val="24"/>
        </w:rPr>
      </w:pPr>
      <w:r w:rsidRPr="00A5746B">
        <w:rPr>
          <w:szCs w:val="24"/>
        </w:rPr>
        <w:t>6</w:t>
      </w:r>
      <w:r w:rsidR="00343B5C" w:rsidRPr="00A5746B">
        <w:rPr>
          <w:szCs w:val="24"/>
        </w:rPr>
        <w:t>) воинские части Министерства обороны Российской Федерации, Министерства вну</w:t>
      </w:r>
      <w:r w:rsidR="00343B5C" w:rsidRPr="00A5746B">
        <w:rPr>
          <w:szCs w:val="24"/>
        </w:rPr>
        <w:t>т</w:t>
      </w:r>
      <w:r w:rsidR="00343B5C" w:rsidRPr="00A5746B">
        <w:rPr>
          <w:szCs w:val="24"/>
        </w:rPr>
        <w:t>ренних дел Российской Федерации, Федеральной службы безопасности Российской Федерации, Министерства Российской Федерации по делам гражданской обороны, чрезвычайным ситуац</w:t>
      </w:r>
      <w:r w:rsidR="00343B5C" w:rsidRPr="00A5746B">
        <w:rPr>
          <w:szCs w:val="24"/>
        </w:rPr>
        <w:t>и</w:t>
      </w:r>
      <w:r w:rsidR="00343B5C" w:rsidRPr="00A5746B">
        <w:rPr>
          <w:szCs w:val="24"/>
        </w:rPr>
        <w:t xml:space="preserve">ям и ликвидации последствий стихийных бедствий и Федеральной службы охраны Российской Федерации; </w:t>
      </w:r>
    </w:p>
    <w:p w:rsidR="00343B5C" w:rsidRPr="00A5746B" w:rsidRDefault="00880C53" w:rsidP="0006129B">
      <w:pPr>
        <w:ind w:firstLine="567"/>
        <w:rPr>
          <w:szCs w:val="24"/>
        </w:rPr>
      </w:pPr>
      <w:r w:rsidRPr="00A5746B">
        <w:rPr>
          <w:szCs w:val="24"/>
        </w:rPr>
        <w:t>7</w:t>
      </w:r>
      <w:r w:rsidR="00343B5C" w:rsidRPr="00A5746B">
        <w:rPr>
          <w:szCs w:val="24"/>
        </w:rPr>
        <w:t xml:space="preserve">) исправительно-трудовые учреждения, следственные изоляторы, тюрьмы. </w:t>
      </w:r>
    </w:p>
    <w:p w:rsidR="00343B5C" w:rsidRPr="00A5746B" w:rsidRDefault="00343B5C" w:rsidP="0006129B">
      <w:pPr>
        <w:ind w:firstLine="567"/>
        <w:rPr>
          <w:szCs w:val="24"/>
        </w:rPr>
      </w:pPr>
      <w:r w:rsidRPr="00A5746B">
        <w:rPr>
          <w:szCs w:val="24"/>
        </w:rPr>
        <w:t xml:space="preserve">Плата за услуги по поддержанию резервной тепловой мощности </w:t>
      </w:r>
      <w:r w:rsidR="00070E4F" w:rsidRPr="00A5746B">
        <w:rPr>
          <w:szCs w:val="24"/>
        </w:rPr>
        <w:t xml:space="preserve">на территории </w:t>
      </w:r>
      <w:r w:rsidR="00EF4F5F" w:rsidRPr="00A5746B">
        <w:rPr>
          <w:szCs w:val="24"/>
        </w:rPr>
        <w:t>округа</w:t>
      </w:r>
      <w:r w:rsidR="003F3107" w:rsidRPr="00A5746B">
        <w:rPr>
          <w:szCs w:val="24"/>
        </w:rPr>
        <w:t xml:space="preserve"> </w:t>
      </w:r>
      <w:r w:rsidRPr="00A5746B">
        <w:rPr>
          <w:szCs w:val="24"/>
        </w:rPr>
        <w:t>р</w:t>
      </w:r>
      <w:r w:rsidRPr="00A5746B">
        <w:rPr>
          <w:szCs w:val="24"/>
        </w:rPr>
        <w:t>е</w:t>
      </w:r>
      <w:r w:rsidRPr="00A5746B">
        <w:rPr>
          <w:szCs w:val="24"/>
        </w:rPr>
        <w:t>гулирующими органами не устанавливалась.</w:t>
      </w:r>
    </w:p>
    <w:p w:rsidR="00343B5C" w:rsidRPr="00A5746B" w:rsidRDefault="00343B5C" w:rsidP="0006129B">
      <w:pPr>
        <w:ind w:firstLine="567"/>
        <w:rPr>
          <w:szCs w:val="24"/>
        </w:rPr>
      </w:pPr>
    </w:p>
    <w:p w:rsidR="00A14618" w:rsidRPr="00A5746B" w:rsidRDefault="00880C53" w:rsidP="0006129B">
      <w:pPr>
        <w:ind w:firstLine="567"/>
        <w:rPr>
          <w:rStyle w:val="ed"/>
          <w:b/>
          <w:szCs w:val="24"/>
        </w:rPr>
      </w:pPr>
      <w:r w:rsidRPr="00A5746B">
        <w:rPr>
          <w:rStyle w:val="ed"/>
          <w:b/>
          <w:szCs w:val="24"/>
        </w:rPr>
        <w:t>11.4 О</w:t>
      </w:r>
      <w:r w:rsidR="00274C31" w:rsidRPr="00A5746B">
        <w:rPr>
          <w:rStyle w:val="ed"/>
          <w:b/>
          <w:szCs w:val="24"/>
        </w:rPr>
        <w:t>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p>
    <w:p w:rsidR="00FD6194" w:rsidRPr="00A5746B" w:rsidRDefault="00C6704F" w:rsidP="0006129B">
      <w:pPr>
        <w:ind w:firstLine="567"/>
        <w:rPr>
          <w:szCs w:val="24"/>
        </w:rPr>
      </w:pPr>
      <w:r w:rsidRPr="00A5746B">
        <w:rPr>
          <w:szCs w:val="24"/>
        </w:rPr>
        <w:t xml:space="preserve">В соответствии с п.1 ст. </w:t>
      </w:r>
      <w:r w:rsidR="00FD6194" w:rsidRPr="00A5746B">
        <w:rPr>
          <w:szCs w:val="24"/>
        </w:rPr>
        <w:t xml:space="preserve">23.3 </w:t>
      </w:r>
      <w:r w:rsidR="003965AF" w:rsidRPr="00A5746B">
        <w:rPr>
          <w:szCs w:val="24"/>
        </w:rPr>
        <w:t>Федерального закона от 27.07.2010 №190-ФЗ «О теплосна</w:t>
      </w:r>
      <w:r w:rsidR="003965AF" w:rsidRPr="00A5746B">
        <w:rPr>
          <w:szCs w:val="24"/>
        </w:rPr>
        <w:t>б</w:t>
      </w:r>
      <w:r w:rsidR="003965AF" w:rsidRPr="00A5746B">
        <w:rPr>
          <w:szCs w:val="24"/>
        </w:rPr>
        <w:t>жении»</w:t>
      </w:r>
      <w:r w:rsidR="00880C53" w:rsidRPr="00A5746B">
        <w:rPr>
          <w:szCs w:val="24"/>
        </w:rPr>
        <w:t xml:space="preserve"> к</w:t>
      </w:r>
      <w:r w:rsidR="00FD6194" w:rsidRPr="00A5746B">
        <w:rPr>
          <w:rStyle w:val="blk"/>
          <w:szCs w:val="24"/>
        </w:rPr>
        <w:t xml:space="preserve"> ценовым зонам теплоснабжения могут быть отнесены поселение, городской округ, соответствующие следующим критериям:</w:t>
      </w:r>
    </w:p>
    <w:p w:rsidR="00FD6194" w:rsidRPr="00A5746B" w:rsidRDefault="00FD6194" w:rsidP="0006129B">
      <w:pPr>
        <w:ind w:firstLine="567"/>
        <w:rPr>
          <w:szCs w:val="24"/>
        </w:rPr>
      </w:pPr>
      <w:bookmarkStart w:id="138" w:name="dst100631"/>
      <w:bookmarkEnd w:id="138"/>
      <w:r w:rsidRPr="00A5746B">
        <w:rPr>
          <w:rStyle w:val="blk"/>
          <w:szCs w:val="24"/>
        </w:rPr>
        <w:t>1) наличие утвержденной схемы теплоснабжения поселения, городского округа;</w:t>
      </w:r>
    </w:p>
    <w:p w:rsidR="00FD6194" w:rsidRPr="00A5746B" w:rsidRDefault="00FD6194" w:rsidP="0006129B">
      <w:pPr>
        <w:ind w:firstLine="567"/>
        <w:rPr>
          <w:szCs w:val="24"/>
        </w:rPr>
      </w:pPr>
      <w:bookmarkStart w:id="139" w:name="dst100632"/>
      <w:bookmarkEnd w:id="139"/>
      <w:r w:rsidRPr="00A5746B">
        <w:rPr>
          <w:rStyle w:val="blk"/>
          <w:szCs w:val="24"/>
        </w:rPr>
        <w:t>2) пятьдесят и более процентов суммарной установленной мощности источников тепл</w:t>
      </w:r>
      <w:r w:rsidRPr="00A5746B">
        <w:rPr>
          <w:rStyle w:val="blk"/>
          <w:szCs w:val="24"/>
        </w:rPr>
        <w:t>о</w:t>
      </w:r>
      <w:r w:rsidRPr="00A5746B">
        <w:rPr>
          <w:rStyle w:val="blk"/>
          <w:szCs w:val="24"/>
        </w:rPr>
        <w:t>вой энергии, указанных в схеме теплоснабжения, составляют источники тепловой энергии, функционирующие в режиме комбинированной выработки электрической и тепловой энергии;</w:t>
      </w:r>
    </w:p>
    <w:p w:rsidR="00FD6194" w:rsidRPr="00A5746B" w:rsidRDefault="00FD6194" w:rsidP="0006129B">
      <w:pPr>
        <w:ind w:firstLine="567"/>
      </w:pPr>
      <w:bookmarkStart w:id="140" w:name="dst100633"/>
      <w:bookmarkEnd w:id="140"/>
      <w:r w:rsidRPr="00A5746B">
        <w:rPr>
          <w:rStyle w:val="blk"/>
        </w:rPr>
        <w:lastRenderedPageBreak/>
        <w:t>3) наличие совместного обращения в Правительство Российской Федерации об отнесении поселения, городского округа к ценовой зоне теплоснабжения от исполнительно-распорядительного органа муниципального образования и единой теплоснабжающей организ</w:t>
      </w:r>
      <w:r w:rsidRPr="00A5746B">
        <w:rPr>
          <w:rStyle w:val="blk"/>
        </w:rPr>
        <w:t>а</w:t>
      </w:r>
      <w:r w:rsidRPr="00A5746B">
        <w:rPr>
          <w:rStyle w:val="blk"/>
        </w:rPr>
        <w:t>ции (нескольких единых теплоснабжающих организаций), в зоне деятельности которой нах</w:t>
      </w:r>
      <w:r w:rsidRPr="00A5746B">
        <w:rPr>
          <w:rStyle w:val="blk"/>
        </w:rPr>
        <w:t>о</w:t>
      </w:r>
      <w:r w:rsidRPr="00A5746B">
        <w:rPr>
          <w:rStyle w:val="blk"/>
        </w:rPr>
        <w:t>дятся источники тепловой энергии, суммарная установленная мощность которых составляет пятьдесят и более процентов суммарной установленной мощности источников тепловой эне</w:t>
      </w:r>
      <w:r w:rsidRPr="00A5746B">
        <w:rPr>
          <w:rStyle w:val="blk"/>
        </w:rPr>
        <w:t>р</w:t>
      </w:r>
      <w:r w:rsidRPr="00A5746B">
        <w:rPr>
          <w:rStyle w:val="blk"/>
        </w:rPr>
        <w:t>гии, указанных в схеме теплоснабжения поселения, городского округа. Совместное обращение об отнесении поселения, городского округа к ценовой зоне теплоснабжения включает в себя</w:t>
      </w:r>
      <w:r w:rsidR="008E4EBE" w:rsidRPr="00A5746B">
        <w:rPr>
          <w:rStyle w:val="blk"/>
        </w:rPr>
        <w:t>,</w:t>
      </w:r>
      <w:r w:rsidRPr="00A5746B">
        <w:rPr>
          <w:rStyle w:val="blk"/>
        </w:rPr>
        <w:t xml:space="preserve"> в том числе</w:t>
      </w:r>
      <w:r w:rsidR="008E4EBE" w:rsidRPr="00A5746B">
        <w:rPr>
          <w:rStyle w:val="blk"/>
        </w:rPr>
        <w:t>,</w:t>
      </w:r>
      <w:r w:rsidRPr="00A5746B">
        <w:rPr>
          <w:rStyle w:val="blk"/>
        </w:rPr>
        <w:t xml:space="preserve"> обязательства единой теплоснабжающей организации и исполнительно-распорядительного органа муниципального образования по исполнению соответствующих об</w:t>
      </w:r>
      <w:r w:rsidRPr="00A5746B">
        <w:rPr>
          <w:rStyle w:val="blk"/>
        </w:rPr>
        <w:t>я</w:t>
      </w:r>
      <w:r w:rsidRPr="00A5746B">
        <w:rPr>
          <w:rStyle w:val="blk"/>
        </w:rPr>
        <w:t>зательств, установленных для них</w:t>
      </w:r>
      <w:r w:rsidR="007A50DE" w:rsidRPr="00A5746B">
        <w:rPr>
          <w:rStyle w:val="blk"/>
        </w:rPr>
        <w:t xml:space="preserve"> </w:t>
      </w:r>
      <w:hyperlink r:id="rId31" w:anchor="dst100760" w:history="1">
        <w:r w:rsidRPr="00A5746B">
          <w:rPr>
            <w:rStyle w:val="aff1"/>
            <w:color w:val="auto"/>
          </w:rPr>
          <w:t>частями 14</w:t>
        </w:r>
      </w:hyperlink>
      <w:r w:rsidR="007A50DE" w:rsidRPr="00A5746B">
        <w:t xml:space="preserve"> </w:t>
      </w:r>
      <w:r w:rsidRPr="00A5746B">
        <w:rPr>
          <w:rStyle w:val="blk"/>
        </w:rPr>
        <w:t>-</w:t>
      </w:r>
      <w:r w:rsidR="007A50DE" w:rsidRPr="00A5746B">
        <w:rPr>
          <w:rStyle w:val="blk"/>
        </w:rPr>
        <w:t xml:space="preserve"> </w:t>
      </w:r>
      <w:hyperlink r:id="rId32" w:anchor="dst100773" w:history="1">
        <w:r w:rsidRPr="00A5746B">
          <w:rPr>
            <w:rStyle w:val="aff1"/>
            <w:color w:val="auto"/>
          </w:rPr>
          <w:t>18 статьи 23.13</w:t>
        </w:r>
      </w:hyperlink>
      <w:r w:rsidR="007A50DE" w:rsidRPr="00A5746B">
        <w:t xml:space="preserve"> </w:t>
      </w:r>
      <w:r w:rsidRPr="00A5746B">
        <w:rPr>
          <w:rStyle w:val="blk"/>
        </w:rPr>
        <w:t>настоящего Федерального зак</w:t>
      </w:r>
      <w:r w:rsidRPr="00A5746B">
        <w:rPr>
          <w:rStyle w:val="blk"/>
        </w:rPr>
        <w:t>о</w:t>
      </w:r>
      <w:r w:rsidRPr="00A5746B">
        <w:rPr>
          <w:rStyle w:val="blk"/>
        </w:rPr>
        <w:t>на;</w:t>
      </w:r>
    </w:p>
    <w:p w:rsidR="00FD6194" w:rsidRPr="00A5746B" w:rsidRDefault="00FD6194" w:rsidP="0006129B">
      <w:pPr>
        <w:ind w:firstLine="567"/>
        <w:rPr>
          <w:rStyle w:val="blk"/>
        </w:rPr>
      </w:pPr>
      <w:bookmarkStart w:id="141" w:name="dst100634"/>
      <w:bookmarkEnd w:id="141"/>
      <w:r w:rsidRPr="00A5746B">
        <w:rPr>
          <w:rStyle w:val="blk"/>
        </w:rPr>
        <w:t>4) наличие согласия высшего исполнительного органа государственной власти субъекта Российской Федерации на отнесение поселения, городского округа, находящихся на территории субъекта Российской Федерации, к ценовой зоне теплоснабжения.</w:t>
      </w:r>
    </w:p>
    <w:p w:rsidR="009E7C3B" w:rsidRPr="00A5746B" w:rsidRDefault="00F84461" w:rsidP="00A63FCB">
      <w:pPr>
        <w:ind w:firstLine="709"/>
      </w:pPr>
      <w:r w:rsidRPr="00A5746B">
        <w:t>Территория</w:t>
      </w:r>
      <w:r w:rsidR="003F3107" w:rsidRPr="00A5746B">
        <w:t xml:space="preserve"> </w:t>
      </w:r>
      <w:r w:rsidR="008E3778" w:rsidRPr="00A5746B">
        <w:t>округа</w:t>
      </w:r>
      <w:r w:rsidR="003F3107" w:rsidRPr="00A5746B">
        <w:t xml:space="preserve"> </w:t>
      </w:r>
      <w:r w:rsidR="00F56C26" w:rsidRPr="00A5746B">
        <w:t>не относиться к ценовой зоне теплоснабжения.</w:t>
      </w:r>
      <w:r w:rsidR="00F32E1F" w:rsidRPr="00A5746B">
        <w:t xml:space="preserve"> </w:t>
      </w:r>
    </w:p>
    <w:p w:rsidR="00F8701D" w:rsidRPr="00A5746B" w:rsidRDefault="00F8701D" w:rsidP="00F8701D">
      <w:pPr>
        <w:ind w:firstLine="709"/>
      </w:pPr>
    </w:p>
    <w:p w:rsidR="00A14618" w:rsidRPr="00A5746B" w:rsidRDefault="000F34E7" w:rsidP="0006129B">
      <w:pPr>
        <w:pStyle w:val="30"/>
        <w:spacing w:line="240" w:lineRule="auto"/>
      </w:pPr>
      <w:bookmarkStart w:id="142" w:name="_Toc121588483"/>
      <w:r w:rsidRPr="00A5746B">
        <w:rPr>
          <w:rStyle w:val="ed"/>
        </w:rPr>
        <w:t>11.4</w:t>
      </w:r>
      <w:r w:rsidR="00A14FFE" w:rsidRPr="00A5746B">
        <w:rPr>
          <w:rStyle w:val="ed"/>
        </w:rPr>
        <w:t xml:space="preserve"> </w:t>
      </w:r>
      <w:r w:rsidRPr="00A5746B">
        <w:rPr>
          <w:rStyle w:val="ed"/>
        </w:rPr>
        <w:t>О</w:t>
      </w:r>
      <w:r w:rsidR="00274C31" w:rsidRPr="00A5746B">
        <w:rPr>
          <w:rStyle w:val="ed"/>
        </w:rPr>
        <w:t>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bookmarkEnd w:id="142"/>
    </w:p>
    <w:p w:rsidR="00E14386" w:rsidRPr="00A5746B" w:rsidRDefault="00E14386" w:rsidP="0006129B">
      <w:pPr>
        <w:ind w:firstLine="709"/>
        <w:rPr>
          <w:szCs w:val="24"/>
        </w:rPr>
      </w:pPr>
      <w:r w:rsidRPr="00A5746B">
        <w:rPr>
          <w:szCs w:val="24"/>
        </w:rPr>
        <w:t xml:space="preserve">Изменение величины </w:t>
      </w:r>
      <w:r w:rsidR="00500E99" w:rsidRPr="00A5746B">
        <w:rPr>
          <w:szCs w:val="24"/>
        </w:rPr>
        <w:t>средневзвешенного</w:t>
      </w:r>
      <w:r w:rsidRPr="00A5746B">
        <w:rPr>
          <w:szCs w:val="24"/>
        </w:rPr>
        <w:t xml:space="preserve"> тарифа на тепловую энергию приведено в та</w:t>
      </w:r>
      <w:r w:rsidRPr="00A5746B">
        <w:rPr>
          <w:szCs w:val="24"/>
        </w:rPr>
        <w:t>б</w:t>
      </w:r>
      <w:r w:rsidRPr="00A5746B">
        <w:rPr>
          <w:szCs w:val="24"/>
        </w:rPr>
        <w:t xml:space="preserve">лице </w:t>
      </w:r>
      <w:r w:rsidR="004C2406" w:rsidRPr="00A5746B">
        <w:rPr>
          <w:szCs w:val="24"/>
        </w:rPr>
        <w:t>4</w:t>
      </w:r>
      <w:r w:rsidR="00A5746B">
        <w:rPr>
          <w:szCs w:val="24"/>
        </w:rPr>
        <w:t>0</w:t>
      </w:r>
      <w:r w:rsidRPr="00A5746B">
        <w:rPr>
          <w:szCs w:val="24"/>
        </w:rPr>
        <w:t>.</w:t>
      </w:r>
      <w:r w:rsidR="00D71A70" w:rsidRPr="00A5746B">
        <w:rPr>
          <w:szCs w:val="24"/>
        </w:rPr>
        <w:t xml:space="preserve"> </w:t>
      </w:r>
    </w:p>
    <w:p w:rsidR="00E14386" w:rsidRPr="00A5746B" w:rsidRDefault="00E14386" w:rsidP="0006129B"/>
    <w:p w:rsidR="00D71A70" w:rsidRPr="00A5746B" w:rsidRDefault="00D71A70" w:rsidP="0006129B">
      <w:pPr>
        <w:pStyle w:val="aff9"/>
        <w:spacing w:line="240" w:lineRule="auto"/>
      </w:pPr>
      <w:r w:rsidRPr="00A5746B">
        <w:t xml:space="preserve">Таблица </w:t>
      </w:r>
      <w:r w:rsidR="008A3CE6" w:rsidRPr="00A5746B">
        <w:fldChar w:fldCharType="begin"/>
      </w:r>
      <w:r w:rsidR="006972A4" w:rsidRPr="00A5746B">
        <w:instrText xml:space="preserve"> SEQ Таблица \* ARABIC </w:instrText>
      </w:r>
      <w:r w:rsidR="008A3CE6" w:rsidRPr="00A5746B">
        <w:fldChar w:fldCharType="separate"/>
      </w:r>
      <w:r w:rsidR="00A5746B" w:rsidRPr="00A5746B">
        <w:rPr>
          <w:noProof/>
        </w:rPr>
        <w:t>40</w:t>
      </w:r>
      <w:r w:rsidR="008A3CE6" w:rsidRPr="00A5746B">
        <w:rPr>
          <w:noProof/>
        </w:rPr>
        <w:fldChar w:fldCharType="end"/>
      </w:r>
      <w:r w:rsidRPr="00A5746B">
        <w:t xml:space="preserve"> - Динамика средневзвешенного тарифа н</w:t>
      </w:r>
      <w:r w:rsidR="00D406F3" w:rsidRPr="00A5746B">
        <w:t xml:space="preserve">а отпущенную тепловую энергию </w:t>
      </w:r>
      <w:r w:rsidR="00CD3663" w:rsidRPr="00A5746B">
        <w:t xml:space="preserve">за </w:t>
      </w:r>
      <w:r w:rsidR="009C38E7" w:rsidRPr="00A5746B">
        <w:t xml:space="preserve">период </w:t>
      </w:r>
      <w:r w:rsidR="00CD3663" w:rsidRPr="00A5746B">
        <w:t>с 20</w:t>
      </w:r>
      <w:r w:rsidR="00E54DAB" w:rsidRPr="00A5746B">
        <w:t>20</w:t>
      </w:r>
      <w:r w:rsidRPr="00A5746B">
        <w:t xml:space="preserve"> по 202</w:t>
      </w:r>
      <w:r w:rsidR="005646C5" w:rsidRPr="00A5746B">
        <w:t>2</w:t>
      </w:r>
      <w:r w:rsidR="00CD3663" w:rsidRPr="00A5746B">
        <w:t xml:space="preserve"> </w:t>
      </w:r>
      <w:r w:rsidRPr="00A5746B">
        <w:t xml:space="preserve">гг </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80"/>
        <w:gridCol w:w="3293"/>
        <w:gridCol w:w="1567"/>
        <w:gridCol w:w="1439"/>
        <w:gridCol w:w="1433"/>
        <w:gridCol w:w="1425"/>
      </w:tblGrid>
      <w:tr w:rsidR="00873E8F" w:rsidRPr="00A5746B" w:rsidTr="002A6E6E">
        <w:tc>
          <w:tcPr>
            <w:tcW w:w="483" w:type="pct"/>
          </w:tcPr>
          <w:p w:rsidR="00EE0FAC" w:rsidRPr="00A5746B" w:rsidRDefault="00EE0FAC" w:rsidP="0006129B">
            <w:pPr>
              <w:jc w:val="center"/>
              <w:rPr>
                <w:sz w:val="22"/>
              </w:rPr>
            </w:pPr>
            <w:r w:rsidRPr="00A5746B">
              <w:rPr>
                <w:sz w:val="22"/>
              </w:rPr>
              <w:t>№ п/п</w:t>
            </w:r>
          </w:p>
        </w:tc>
        <w:tc>
          <w:tcPr>
            <w:tcW w:w="1624" w:type="pct"/>
            <w:shd w:val="clear" w:color="auto" w:fill="auto"/>
            <w:vAlign w:val="center"/>
          </w:tcPr>
          <w:p w:rsidR="00EE0FAC" w:rsidRPr="00A5746B" w:rsidRDefault="00EE0FAC" w:rsidP="0006129B">
            <w:pPr>
              <w:jc w:val="center"/>
              <w:rPr>
                <w:sz w:val="22"/>
              </w:rPr>
            </w:pPr>
            <w:r w:rsidRPr="00A5746B">
              <w:rPr>
                <w:sz w:val="22"/>
              </w:rPr>
              <w:t>Наименование муниципального образования</w:t>
            </w:r>
          </w:p>
        </w:tc>
        <w:tc>
          <w:tcPr>
            <w:tcW w:w="773" w:type="pct"/>
            <w:shd w:val="clear" w:color="auto" w:fill="auto"/>
            <w:vAlign w:val="center"/>
          </w:tcPr>
          <w:p w:rsidR="00EE0FAC" w:rsidRPr="00A5746B" w:rsidRDefault="00EE0FAC" w:rsidP="0006129B">
            <w:pPr>
              <w:jc w:val="center"/>
              <w:rPr>
                <w:sz w:val="22"/>
              </w:rPr>
            </w:pPr>
            <w:r w:rsidRPr="00A5746B">
              <w:rPr>
                <w:sz w:val="22"/>
              </w:rPr>
              <w:t>Ед. изм.</w:t>
            </w:r>
          </w:p>
        </w:tc>
        <w:tc>
          <w:tcPr>
            <w:tcW w:w="710" w:type="pct"/>
            <w:shd w:val="clear" w:color="auto" w:fill="auto"/>
            <w:vAlign w:val="center"/>
          </w:tcPr>
          <w:p w:rsidR="00EE0FAC" w:rsidRPr="00A5746B" w:rsidRDefault="00EE0FAC" w:rsidP="0006129B">
            <w:pPr>
              <w:jc w:val="center"/>
              <w:rPr>
                <w:sz w:val="22"/>
              </w:rPr>
            </w:pPr>
            <w:r w:rsidRPr="00A5746B">
              <w:rPr>
                <w:sz w:val="22"/>
              </w:rPr>
              <w:t>2020 год</w:t>
            </w:r>
          </w:p>
        </w:tc>
        <w:tc>
          <w:tcPr>
            <w:tcW w:w="707" w:type="pct"/>
            <w:shd w:val="clear" w:color="auto" w:fill="auto"/>
            <w:vAlign w:val="center"/>
          </w:tcPr>
          <w:p w:rsidR="00EE0FAC" w:rsidRPr="00A5746B" w:rsidRDefault="00EE0FAC" w:rsidP="0006129B">
            <w:pPr>
              <w:jc w:val="center"/>
              <w:rPr>
                <w:sz w:val="22"/>
              </w:rPr>
            </w:pPr>
            <w:r w:rsidRPr="00A5746B">
              <w:rPr>
                <w:sz w:val="22"/>
              </w:rPr>
              <w:t>2021 год</w:t>
            </w:r>
          </w:p>
        </w:tc>
        <w:tc>
          <w:tcPr>
            <w:tcW w:w="703" w:type="pct"/>
            <w:vAlign w:val="center"/>
          </w:tcPr>
          <w:p w:rsidR="00EE0FAC" w:rsidRPr="00A5746B" w:rsidRDefault="00EE0FAC" w:rsidP="0006129B">
            <w:pPr>
              <w:jc w:val="center"/>
              <w:rPr>
                <w:sz w:val="22"/>
              </w:rPr>
            </w:pPr>
            <w:r w:rsidRPr="00A5746B">
              <w:rPr>
                <w:sz w:val="22"/>
              </w:rPr>
              <w:t>2022 год</w:t>
            </w:r>
          </w:p>
        </w:tc>
      </w:tr>
      <w:tr w:rsidR="00431448" w:rsidRPr="00A5746B" w:rsidTr="00C807FD">
        <w:trPr>
          <w:trHeight w:val="359"/>
        </w:trPr>
        <w:tc>
          <w:tcPr>
            <w:tcW w:w="483" w:type="pct"/>
          </w:tcPr>
          <w:p w:rsidR="00431448" w:rsidRPr="00A5746B" w:rsidRDefault="00431448" w:rsidP="0006129B">
            <w:pPr>
              <w:jc w:val="center"/>
              <w:rPr>
                <w:sz w:val="22"/>
              </w:rPr>
            </w:pPr>
            <w:r w:rsidRPr="00A5746B">
              <w:rPr>
                <w:sz w:val="22"/>
              </w:rPr>
              <w:t>1</w:t>
            </w:r>
          </w:p>
        </w:tc>
        <w:tc>
          <w:tcPr>
            <w:tcW w:w="1624" w:type="pct"/>
            <w:shd w:val="clear" w:color="auto" w:fill="auto"/>
            <w:vAlign w:val="center"/>
          </w:tcPr>
          <w:p w:rsidR="00431448" w:rsidRPr="00A5746B" w:rsidRDefault="00431448" w:rsidP="002E76D8">
            <w:pPr>
              <w:jc w:val="center"/>
              <w:rPr>
                <w:sz w:val="22"/>
              </w:rPr>
            </w:pPr>
            <w:r w:rsidRPr="00A5746B">
              <w:rPr>
                <w:sz w:val="22"/>
              </w:rPr>
              <w:t>Тариф на тепло (без НДС)</w:t>
            </w:r>
          </w:p>
        </w:tc>
        <w:tc>
          <w:tcPr>
            <w:tcW w:w="773" w:type="pct"/>
            <w:shd w:val="clear" w:color="auto" w:fill="auto"/>
            <w:vAlign w:val="center"/>
          </w:tcPr>
          <w:p w:rsidR="00431448" w:rsidRPr="00A5746B" w:rsidRDefault="00431448" w:rsidP="0006129B">
            <w:pPr>
              <w:jc w:val="center"/>
              <w:rPr>
                <w:sz w:val="22"/>
              </w:rPr>
            </w:pPr>
            <w:r w:rsidRPr="00A5746B">
              <w:rPr>
                <w:sz w:val="22"/>
              </w:rPr>
              <w:t>руб/Гкал</w:t>
            </w:r>
          </w:p>
        </w:tc>
        <w:tc>
          <w:tcPr>
            <w:tcW w:w="710" w:type="pct"/>
            <w:shd w:val="clear" w:color="auto" w:fill="auto"/>
            <w:vAlign w:val="center"/>
          </w:tcPr>
          <w:p w:rsidR="00431448" w:rsidRPr="00A5746B" w:rsidRDefault="00431448">
            <w:pPr>
              <w:jc w:val="center"/>
              <w:rPr>
                <w:sz w:val="20"/>
                <w:szCs w:val="20"/>
              </w:rPr>
            </w:pPr>
            <w:r w:rsidRPr="00A5746B">
              <w:rPr>
                <w:sz w:val="20"/>
                <w:szCs w:val="20"/>
              </w:rPr>
              <w:t>2186,10</w:t>
            </w:r>
          </w:p>
        </w:tc>
        <w:tc>
          <w:tcPr>
            <w:tcW w:w="707" w:type="pct"/>
            <w:shd w:val="clear" w:color="auto" w:fill="auto"/>
            <w:vAlign w:val="center"/>
          </w:tcPr>
          <w:p w:rsidR="00431448" w:rsidRPr="00A5746B" w:rsidRDefault="00431448">
            <w:pPr>
              <w:jc w:val="center"/>
              <w:rPr>
                <w:sz w:val="20"/>
                <w:szCs w:val="20"/>
              </w:rPr>
            </w:pPr>
            <w:r w:rsidRPr="00A5746B">
              <w:rPr>
                <w:sz w:val="20"/>
                <w:szCs w:val="20"/>
              </w:rPr>
              <w:t>2181,67</w:t>
            </w:r>
          </w:p>
        </w:tc>
        <w:tc>
          <w:tcPr>
            <w:tcW w:w="703" w:type="pct"/>
            <w:vAlign w:val="center"/>
          </w:tcPr>
          <w:p w:rsidR="00431448" w:rsidRPr="00A5746B" w:rsidRDefault="00431448">
            <w:pPr>
              <w:jc w:val="center"/>
              <w:rPr>
                <w:sz w:val="20"/>
                <w:szCs w:val="20"/>
              </w:rPr>
            </w:pPr>
            <w:r w:rsidRPr="00A5746B">
              <w:rPr>
                <w:sz w:val="20"/>
                <w:szCs w:val="20"/>
              </w:rPr>
              <w:t>2269,17</w:t>
            </w:r>
          </w:p>
        </w:tc>
      </w:tr>
      <w:tr w:rsidR="00431448" w:rsidRPr="00A5746B" w:rsidTr="00C807FD">
        <w:tc>
          <w:tcPr>
            <w:tcW w:w="483" w:type="pct"/>
          </w:tcPr>
          <w:p w:rsidR="00431448" w:rsidRPr="00A5746B" w:rsidRDefault="00431448" w:rsidP="0006129B">
            <w:pPr>
              <w:jc w:val="center"/>
              <w:rPr>
                <w:sz w:val="22"/>
              </w:rPr>
            </w:pPr>
            <w:r w:rsidRPr="00A5746B">
              <w:rPr>
                <w:sz w:val="22"/>
              </w:rPr>
              <w:t>2</w:t>
            </w:r>
          </w:p>
        </w:tc>
        <w:tc>
          <w:tcPr>
            <w:tcW w:w="1624" w:type="pct"/>
            <w:shd w:val="clear" w:color="auto" w:fill="auto"/>
            <w:vAlign w:val="center"/>
          </w:tcPr>
          <w:p w:rsidR="00431448" w:rsidRPr="00A5746B" w:rsidRDefault="00431448" w:rsidP="0006129B">
            <w:pPr>
              <w:jc w:val="center"/>
              <w:rPr>
                <w:sz w:val="22"/>
              </w:rPr>
            </w:pPr>
            <w:r w:rsidRPr="00A5746B">
              <w:rPr>
                <w:sz w:val="22"/>
              </w:rPr>
              <w:t>Изменение</w:t>
            </w:r>
          </w:p>
        </w:tc>
        <w:tc>
          <w:tcPr>
            <w:tcW w:w="773" w:type="pct"/>
            <w:shd w:val="clear" w:color="auto" w:fill="auto"/>
            <w:vAlign w:val="center"/>
          </w:tcPr>
          <w:p w:rsidR="00431448" w:rsidRPr="00A5746B" w:rsidRDefault="00431448" w:rsidP="0006129B">
            <w:pPr>
              <w:jc w:val="center"/>
              <w:rPr>
                <w:sz w:val="22"/>
              </w:rPr>
            </w:pPr>
            <w:r w:rsidRPr="00A5746B">
              <w:rPr>
                <w:sz w:val="22"/>
              </w:rPr>
              <w:t>%</w:t>
            </w:r>
          </w:p>
        </w:tc>
        <w:tc>
          <w:tcPr>
            <w:tcW w:w="710" w:type="pct"/>
            <w:shd w:val="clear" w:color="auto" w:fill="auto"/>
            <w:vAlign w:val="center"/>
          </w:tcPr>
          <w:p w:rsidR="00431448" w:rsidRPr="00A5746B" w:rsidRDefault="00431448">
            <w:pPr>
              <w:jc w:val="center"/>
              <w:rPr>
                <w:sz w:val="20"/>
                <w:szCs w:val="20"/>
              </w:rPr>
            </w:pPr>
          </w:p>
        </w:tc>
        <w:tc>
          <w:tcPr>
            <w:tcW w:w="707" w:type="pct"/>
            <w:shd w:val="clear" w:color="auto" w:fill="auto"/>
            <w:vAlign w:val="center"/>
          </w:tcPr>
          <w:p w:rsidR="00431448" w:rsidRPr="00A5746B" w:rsidRDefault="00431448">
            <w:pPr>
              <w:jc w:val="center"/>
              <w:rPr>
                <w:sz w:val="20"/>
                <w:szCs w:val="20"/>
              </w:rPr>
            </w:pPr>
            <w:r w:rsidRPr="00A5746B">
              <w:rPr>
                <w:sz w:val="20"/>
                <w:szCs w:val="20"/>
              </w:rPr>
              <w:t>0,20</w:t>
            </w:r>
          </w:p>
        </w:tc>
        <w:tc>
          <w:tcPr>
            <w:tcW w:w="703" w:type="pct"/>
            <w:vAlign w:val="center"/>
          </w:tcPr>
          <w:p w:rsidR="00431448" w:rsidRPr="00A5746B" w:rsidRDefault="00431448">
            <w:pPr>
              <w:jc w:val="center"/>
              <w:rPr>
                <w:sz w:val="20"/>
                <w:szCs w:val="20"/>
              </w:rPr>
            </w:pPr>
            <w:r w:rsidRPr="00A5746B">
              <w:rPr>
                <w:sz w:val="20"/>
                <w:szCs w:val="20"/>
              </w:rPr>
              <w:t>-4,01</w:t>
            </w:r>
          </w:p>
        </w:tc>
      </w:tr>
    </w:tbl>
    <w:p w:rsidR="00C76A4E" w:rsidRPr="00A5746B" w:rsidRDefault="00C76A4E" w:rsidP="0006129B"/>
    <w:p w:rsidR="00EA0D24" w:rsidRPr="00A5746B" w:rsidRDefault="000F34E7" w:rsidP="0006129B">
      <w:pPr>
        <w:pStyle w:val="30"/>
        <w:spacing w:line="240" w:lineRule="auto"/>
      </w:pPr>
      <w:bookmarkStart w:id="143" w:name="_Toc32481158"/>
      <w:bookmarkStart w:id="144" w:name="_Toc121588484"/>
      <w:r w:rsidRPr="00A5746B">
        <w:t xml:space="preserve">11.5 </w:t>
      </w:r>
      <w:r w:rsidR="00EA0D24" w:rsidRPr="00A5746B">
        <w:t>Изменения в утвержденных ценах (тарифах)</w:t>
      </w:r>
      <w:r w:rsidR="00A14FFE" w:rsidRPr="00A5746B">
        <w:t xml:space="preserve"> в сфере теплоснабжения</w:t>
      </w:r>
      <w:r w:rsidR="00EA0D24" w:rsidRPr="00A5746B">
        <w:t>, устана</w:t>
      </w:r>
      <w:r w:rsidR="00EA0D24" w:rsidRPr="00A5746B">
        <w:t>в</w:t>
      </w:r>
      <w:r w:rsidR="00EA0D24" w:rsidRPr="00A5746B">
        <w:t>ливаемых органами исполнительной власти субъекта Российской Федерации, зафиксир</w:t>
      </w:r>
      <w:r w:rsidR="00EA0D24" w:rsidRPr="00A5746B">
        <w:t>о</w:t>
      </w:r>
      <w:r w:rsidR="00EA0D24" w:rsidRPr="00A5746B">
        <w:t xml:space="preserve">ванных за период, </w:t>
      </w:r>
      <w:r w:rsidR="00042A16" w:rsidRPr="00A5746B">
        <w:t>предшествующий разработке (актуализации) схемы теплоснабжения</w:t>
      </w:r>
      <w:bookmarkEnd w:id="143"/>
      <w:bookmarkEnd w:id="144"/>
    </w:p>
    <w:p w:rsidR="005D6D1F" w:rsidRPr="00A5746B" w:rsidRDefault="00E37EB7" w:rsidP="0006129B">
      <w:pPr>
        <w:widowControl w:val="0"/>
        <w:tabs>
          <w:tab w:val="left" w:pos="4245"/>
        </w:tabs>
        <w:adjustRightInd w:val="0"/>
        <w:ind w:firstLine="720"/>
        <w:textAlignment w:val="baseline"/>
        <w:rPr>
          <w:rFonts w:eastAsia="Microsoft YaHei"/>
          <w:szCs w:val="24"/>
        </w:rPr>
      </w:pPr>
      <w:bookmarkStart w:id="145" w:name="_Toc422303792"/>
      <w:r w:rsidRPr="00A5746B">
        <w:rPr>
          <w:szCs w:val="24"/>
        </w:rPr>
        <w:t xml:space="preserve">Схема теплоснабжения </w:t>
      </w:r>
      <w:r w:rsidR="00EC2167" w:rsidRPr="00A5746B">
        <w:rPr>
          <w:szCs w:val="24"/>
        </w:rPr>
        <w:t xml:space="preserve">Муниципального округа «Ярский район» </w:t>
      </w:r>
      <w:r w:rsidRPr="00A5746B">
        <w:rPr>
          <w:szCs w:val="24"/>
        </w:rPr>
        <w:t>разрабатывается впе</w:t>
      </w:r>
      <w:r w:rsidRPr="00A5746B">
        <w:rPr>
          <w:szCs w:val="24"/>
        </w:rPr>
        <w:t>р</w:t>
      </w:r>
      <w:r w:rsidRPr="00A5746B">
        <w:rPr>
          <w:szCs w:val="24"/>
        </w:rPr>
        <w:t>вые. Раздел разработан</w:t>
      </w:r>
      <w:r w:rsidR="00A46648" w:rsidRPr="00A5746B">
        <w:rPr>
          <w:szCs w:val="24"/>
        </w:rPr>
        <w:t xml:space="preserve"> </w:t>
      </w:r>
      <w:r w:rsidR="005D6D1F" w:rsidRPr="00A5746B">
        <w:rPr>
          <w:szCs w:val="24"/>
        </w:rPr>
        <w:t>с учетом требований методических указаний по разработке схем тепл</w:t>
      </w:r>
      <w:r w:rsidR="005D6D1F" w:rsidRPr="00A5746B">
        <w:rPr>
          <w:szCs w:val="24"/>
        </w:rPr>
        <w:t>о</w:t>
      </w:r>
      <w:r w:rsidR="005D6D1F" w:rsidRPr="00A5746B">
        <w:rPr>
          <w:szCs w:val="24"/>
        </w:rPr>
        <w:t>снабжения.</w:t>
      </w:r>
      <w:r w:rsidR="00895273" w:rsidRPr="00A5746B">
        <w:rPr>
          <w:szCs w:val="24"/>
        </w:rPr>
        <w:t xml:space="preserve"> Динамика изменения средневзвешенного тарифа на отпущенную тепловую энергию в 2020-2022 годах приведена в таблице </w:t>
      </w:r>
      <w:r w:rsidR="004C2406" w:rsidRPr="00A5746B">
        <w:rPr>
          <w:szCs w:val="24"/>
        </w:rPr>
        <w:t>4</w:t>
      </w:r>
      <w:r w:rsidR="00A5746B">
        <w:rPr>
          <w:szCs w:val="24"/>
        </w:rPr>
        <w:t>0</w:t>
      </w:r>
      <w:r w:rsidR="00895273" w:rsidRPr="00A5746B">
        <w:rPr>
          <w:szCs w:val="24"/>
        </w:rPr>
        <w:t>.</w:t>
      </w:r>
    </w:p>
    <w:p w:rsidR="005D6D1F" w:rsidRPr="00A5746B" w:rsidRDefault="005D6D1F" w:rsidP="0006129B">
      <w:pPr>
        <w:pStyle w:val="21"/>
        <w:spacing w:line="240" w:lineRule="auto"/>
        <w:sectPr w:rsidR="005D6D1F" w:rsidRPr="00A5746B" w:rsidSect="00F8701D">
          <w:pgSz w:w="11906" w:h="16838"/>
          <w:pgMar w:top="1134" w:right="851" w:bottom="1134" w:left="1134" w:header="708" w:footer="708" w:gutter="0"/>
          <w:cols w:space="708"/>
          <w:docGrid w:linePitch="360"/>
        </w:sectPr>
      </w:pPr>
    </w:p>
    <w:p w:rsidR="003A5836" w:rsidRPr="00A5746B" w:rsidRDefault="003A5836" w:rsidP="0006129B">
      <w:pPr>
        <w:pStyle w:val="21"/>
        <w:spacing w:line="240" w:lineRule="auto"/>
      </w:pPr>
      <w:bookmarkStart w:id="146" w:name="_Toc121588485"/>
      <w:r w:rsidRPr="00A5746B">
        <w:lastRenderedPageBreak/>
        <w:t xml:space="preserve">Часть 12 </w:t>
      </w:r>
      <w:bookmarkEnd w:id="135"/>
      <w:bookmarkEnd w:id="145"/>
      <w:r w:rsidR="00274C31" w:rsidRPr="00A5746B">
        <w:t>Описание существующих технических и технологических проблем в с</w:t>
      </w:r>
      <w:r w:rsidR="00274C31" w:rsidRPr="00A5746B">
        <w:t>и</w:t>
      </w:r>
      <w:r w:rsidR="00274C31" w:rsidRPr="00A5746B">
        <w:t xml:space="preserve">стемах теплоснабжения </w:t>
      </w:r>
      <w:r w:rsidR="00EF4F5F" w:rsidRPr="00A5746B">
        <w:t>округа</w:t>
      </w:r>
      <w:bookmarkEnd w:id="146"/>
    </w:p>
    <w:p w:rsidR="00AB0258" w:rsidRPr="00A5746B" w:rsidRDefault="000F34E7" w:rsidP="0006129B">
      <w:pPr>
        <w:pStyle w:val="30"/>
        <w:spacing w:line="240" w:lineRule="auto"/>
        <w:rPr>
          <w:lang w:eastAsia="ru-RU"/>
        </w:rPr>
      </w:pPr>
      <w:bookmarkStart w:id="147" w:name="_Toc121588486"/>
      <w:r w:rsidRPr="00A5746B">
        <w:rPr>
          <w:lang w:eastAsia="ru-RU"/>
        </w:rPr>
        <w:t>12.1</w:t>
      </w:r>
      <w:r w:rsidR="00AB0258" w:rsidRPr="00A5746B">
        <w:rPr>
          <w:lang w:eastAsia="ru-RU"/>
        </w:rPr>
        <w:t xml:space="preserve"> </w:t>
      </w:r>
      <w:r w:rsidRPr="00A5746B">
        <w:rPr>
          <w:lang w:eastAsia="ru-RU"/>
        </w:rPr>
        <w:t>О</w:t>
      </w:r>
      <w:r w:rsidR="00274C31" w:rsidRPr="00A5746B">
        <w:rPr>
          <w:lang w:eastAsia="ru-RU"/>
        </w:rPr>
        <w:t>писание существующих проблем организации качественного теплоснабжения (перечень причин, приводящих к снижению качества теплоснабжения, включая пробл</w:t>
      </w:r>
      <w:r w:rsidR="00274C31" w:rsidRPr="00A5746B">
        <w:rPr>
          <w:lang w:eastAsia="ru-RU"/>
        </w:rPr>
        <w:t>е</w:t>
      </w:r>
      <w:r w:rsidR="00274C31" w:rsidRPr="00A5746B">
        <w:rPr>
          <w:lang w:eastAsia="ru-RU"/>
        </w:rPr>
        <w:t>мы в работе теплопотребляющих установок потребителей)</w:t>
      </w:r>
      <w:bookmarkEnd w:id="147"/>
    </w:p>
    <w:p w:rsidR="00C76A4E" w:rsidRPr="00A5746B" w:rsidRDefault="00C76A4E" w:rsidP="00C76A4E">
      <w:pPr>
        <w:pStyle w:val="Affb"/>
      </w:pPr>
      <w:r w:rsidRPr="00A5746B">
        <w:t xml:space="preserve">Функционирование систем централизованного теплоснабжения </w:t>
      </w:r>
      <w:r w:rsidR="0012675A" w:rsidRPr="00A5746B">
        <w:rPr>
          <w:rFonts w:eastAsia="Microsoft YaHei"/>
          <w:szCs w:val="24"/>
        </w:rPr>
        <w:t>округа</w:t>
      </w:r>
      <w:r w:rsidRPr="00A5746B">
        <w:t xml:space="preserve"> оценивается как удовлетворительное. В ходе общего анализа систем выявлен ряд факторов, негативно влия</w:t>
      </w:r>
      <w:r w:rsidRPr="00A5746B">
        <w:t>ю</w:t>
      </w:r>
      <w:r w:rsidRPr="00A5746B">
        <w:t>щих на качественную, эффективную работу систем теплоснабжения:</w:t>
      </w:r>
    </w:p>
    <w:p w:rsidR="00C76A4E" w:rsidRPr="00A5746B" w:rsidRDefault="00C76A4E" w:rsidP="00C76A4E">
      <w:pPr>
        <w:pStyle w:val="Affb"/>
        <w:tabs>
          <w:tab w:val="left" w:pos="993"/>
        </w:tabs>
      </w:pPr>
      <w:r w:rsidRPr="00A5746B">
        <w:t xml:space="preserve">1) </w:t>
      </w:r>
      <w:r w:rsidR="00431448" w:rsidRPr="00A5746B">
        <w:t xml:space="preserve">износ </w:t>
      </w:r>
      <w:r w:rsidRPr="00A5746B">
        <w:t>оборудовани</w:t>
      </w:r>
      <w:r w:rsidR="00431448" w:rsidRPr="00A5746B">
        <w:t>я</w:t>
      </w:r>
      <w:r w:rsidRPr="00A5746B">
        <w:t xml:space="preserve"> </w:t>
      </w:r>
      <w:r w:rsidR="0012675A" w:rsidRPr="00A5746B">
        <w:t>источников тепла</w:t>
      </w:r>
      <w:r w:rsidR="008512DA" w:rsidRPr="00A5746B">
        <w:t xml:space="preserve">. </w:t>
      </w:r>
    </w:p>
    <w:p w:rsidR="00C76A4E" w:rsidRPr="00A5746B" w:rsidRDefault="00C76A4E" w:rsidP="00C76A4E">
      <w:pPr>
        <w:pStyle w:val="Affb"/>
        <w:tabs>
          <w:tab w:val="left" w:pos="993"/>
        </w:tabs>
      </w:pPr>
      <w:r w:rsidRPr="00A5746B">
        <w:t>2) на большей части котельных имеется значительный запас тепловой мощности. Для обеспечения эффективной работы системы теплоснабжения рекомендуется рассмотреть вар</w:t>
      </w:r>
      <w:r w:rsidRPr="00A5746B">
        <w:t>и</w:t>
      </w:r>
      <w:r w:rsidRPr="00A5746B">
        <w:t>анты реконструкции котельных с приведением мощности котельных к тепловой нагрузке;</w:t>
      </w:r>
    </w:p>
    <w:p w:rsidR="00C76A4E" w:rsidRPr="00A5746B" w:rsidRDefault="00C76A4E" w:rsidP="00C76A4E">
      <w:pPr>
        <w:pStyle w:val="Affb"/>
        <w:tabs>
          <w:tab w:val="left" w:pos="993"/>
        </w:tabs>
      </w:pPr>
      <w:r w:rsidRPr="00A5746B">
        <w:t>3) часть тепловых сетей округа отработала свой ресурс. Часть колодцев, камер и опор находятся в аварийном состоянии. Регулирование системы теплоснабжения осуществляется крайне неэффективно из-за отсутствия автоматики в котельных;</w:t>
      </w:r>
    </w:p>
    <w:p w:rsidR="00C76A4E" w:rsidRPr="00A5746B" w:rsidRDefault="00C76A4E" w:rsidP="00C76A4E">
      <w:pPr>
        <w:pStyle w:val="Affb"/>
        <w:tabs>
          <w:tab w:val="left" w:pos="993"/>
        </w:tabs>
        <w:rPr>
          <w:rFonts w:eastAsiaTheme="minorHAnsi"/>
        </w:rPr>
      </w:pPr>
      <w:r w:rsidRPr="00A5746B">
        <w:t>4) высоким износом сетей обусловлены значительные потери тепла и низкая эффекти</w:t>
      </w:r>
      <w:r w:rsidRPr="00A5746B">
        <w:t>в</w:t>
      </w:r>
      <w:r w:rsidRPr="00A5746B">
        <w:t>ность системы теплоснабжения;</w:t>
      </w:r>
    </w:p>
    <w:p w:rsidR="00C76A4E" w:rsidRPr="00A5746B" w:rsidRDefault="00C76A4E" w:rsidP="00C76A4E">
      <w:pPr>
        <w:pStyle w:val="Affb"/>
        <w:tabs>
          <w:tab w:val="left" w:pos="993"/>
        </w:tabs>
      </w:pPr>
      <w:r w:rsidRPr="00A5746B">
        <w:rPr>
          <w:rFonts w:eastAsiaTheme="minorHAnsi"/>
        </w:rPr>
        <w:t>5) внутридомовые системы отопления требуют комплексной регулировки и наладки.</w:t>
      </w:r>
    </w:p>
    <w:p w:rsidR="00F8701D" w:rsidRPr="00A5746B" w:rsidRDefault="00F8701D" w:rsidP="0006129B">
      <w:pPr>
        <w:ind w:firstLine="709"/>
        <w:rPr>
          <w:szCs w:val="24"/>
        </w:rPr>
      </w:pPr>
    </w:p>
    <w:p w:rsidR="00AB0258" w:rsidRPr="00A5746B" w:rsidRDefault="000F34E7" w:rsidP="0006129B">
      <w:pPr>
        <w:pStyle w:val="30"/>
        <w:spacing w:line="240" w:lineRule="auto"/>
        <w:rPr>
          <w:lang w:eastAsia="ru-RU"/>
        </w:rPr>
      </w:pPr>
      <w:bookmarkStart w:id="148" w:name="_Toc121588487"/>
      <w:r w:rsidRPr="00A5746B">
        <w:rPr>
          <w:lang w:eastAsia="ru-RU"/>
        </w:rPr>
        <w:t>12.2</w:t>
      </w:r>
      <w:r w:rsidR="00AB0258" w:rsidRPr="00A5746B">
        <w:rPr>
          <w:lang w:eastAsia="ru-RU"/>
        </w:rPr>
        <w:t xml:space="preserve"> </w:t>
      </w:r>
      <w:r w:rsidRPr="00A5746B">
        <w:rPr>
          <w:lang w:eastAsia="ru-RU"/>
        </w:rPr>
        <w:t>О</w:t>
      </w:r>
      <w:r w:rsidR="00274C31" w:rsidRPr="00A5746B">
        <w:rPr>
          <w:lang w:eastAsia="ru-RU"/>
        </w:rPr>
        <w:t xml:space="preserve">писание существующих проблем организации надежного теплоснабжения </w:t>
      </w:r>
      <w:r w:rsidR="00EF4F5F" w:rsidRPr="00A5746B">
        <w:rPr>
          <w:lang w:eastAsia="ru-RU"/>
        </w:rPr>
        <w:t>округа</w:t>
      </w:r>
      <w:r w:rsidR="00274C31" w:rsidRPr="00A5746B">
        <w:rPr>
          <w:lang w:eastAsia="ru-RU"/>
        </w:rPr>
        <w:t xml:space="preserve"> (перечень причин, приводящих к снижению надежности теплоснабжения, включая проблемы в работе теплопотребляющих установок потребителей)</w:t>
      </w:r>
      <w:bookmarkEnd w:id="148"/>
    </w:p>
    <w:p w:rsidR="00213A8B" w:rsidRPr="00A5746B" w:rsidRDefault="00213A8B" w:rsidP="0006129B">
      <w:pPr>
        <w:pStyle w:val="Affb"/>
      </w:pPr>
      <w:r w:rsidRPr="00A5746B">
        <w:t>Из комплекса существующих проблем организации качественного теплоснабжения на территории</w:t>
      </w:r>
      <w:r w:rsidR="00D458C1" w:rsidRPr="00A5746B">
        <w:t xml:space="preserve"> </w:t>
      </w:r>
      <w:r w:rsidR="00EF4F5F" w:rsidRPr="00A5746B">
        <w:t>округа</w:t>
      </w:r>
      <w:r w:rsidRPr="00A5746B">
        <w:t>, можно выделить следующие составляющие:</w:t>
      </w:r>
    </w:p>
    <w:p w:rsidR="00213A8B" w:rsidRPr="00A5746B" w:rsidRDefault="000F34E7" w:rsidP="0006129B">
      <w:pPr>
        <w:pStyle w:val="Affb"/>
      </w:pPr>
      <w:r w:rsidRPr="00A5746B">
        <w:t>1)</w:t>
      </w:r>
      <w:r w:rsidR="00213A8B" w:rsidRPr="00A5746B">
        <w:t xml:space="preserve"> </w:t>
      </w:r>
      <w:r w:rsidRPr="00A5746B">
        <w:t>с</w:t>
      </w:r>
      <w:r w:rsidR="00213A8B" w:rsidRPr="00A5746B">
        <w:t xml:space="preserve">истемы теплоснабжения выполняют свои функции, </w:t>
      </w:r>
      <w:r w:rsidR="001B0282" w:rsidRPr="00A5746B">
        <w:t>как системы жизнеобеспечения</w:t>
      </w:r>
      <w:r w:rsidR="00900E2D" w:rsidRPr="00A5746B">
        <w:t>;</w:t>
      </w:r>
    </w:p>
    <w:p w:rsidR="00213A8B" w:rsidRPr="00A5746B" w:rsidRDefault="00213A8B" w:rsidP="0006129B">
      <w:pPr>
        <w:pStyle w:val="Affb"/>
      </w:pPr>
      <w:r w:rsidRPr="00A5746B">
        <w:t>2</w:t>
      </w:r>
      <w:r w:rsidR="000F34E7" w:rsidRPr="00A5746B">
        <w:t>)</w:t>
      </w:r>
      <w:r w:rsidRPr="00A5746B">
        <w:t xml:space="preserve"> </w:t>
      </w:r>
      <w:r w:rsidR="000F34E7" w:rsidRPr="00A5746B">
        <w:t>н</w:t>
      </w:r>
      <w:r w:rsidRPr="00A5746B">
        <w:t xml:space="preserve">еобходимы прямые инвестиции для проведения </w:t>
      </w:r>
      <w:r w:rsidRPr="00A5746B">
        <w:rPr>
          <w:u w:val="single"/>
        </w:rPr>
        <w:t>реновации (восстановления) основных фондов</w:t>
      </w:r>
      <w:r w:rsidRPr="00A5746B">
        <w:t xml:space="preserve"> систем теплоснабжения</w:t>
      </w:r>
      <w:r w:rsidR="00FF13D2" w:rsidRPr="00A5746B">
        <w:t>.</w:t>
      </w:r>
      <w:r w:rsidRPr="00A5746B">
        <w:t xml:space="preserve"> Основная причина, определяющая надежность и безопасность теплоснабжения – это техническое состояние теплогенерирующего оборудования и тепловых сетей. Высокая степень износа основного оборудования и недостаточное финансирование те</w:t>
      </w:r>
      <w:r w:rsidRPr="00A5746B">
        <w:t>п</w:t>
      </w:r>
      <w:r w:rsidRPr="00A5746B">
        <w:t>логенерирующих предприятий не позволяет своевременно модернизировать устаревающее об</w:t>
      </w:r>
      <w:r w:rsidRPr="00A5746B">
        <w:t>о</w:t>
      </w:r>
      <w:r w:rsidRPr="00A5746B">
        <w:t>рудование и трубопроводы.</w:t>
      </w:r>
    </w:p>
    <w:p w:rsidR="00213A8B" w:rsidRPr="00A5746B" w:rsidRDefault="00213A8B" w:rsidP="0006129B">
      <w:pPr>
        <w:pStyle w:val="Affb"/>
      </w:pPr>
    </w:p>
    <w:p w:rsidR="00AB0258" w:rsidRPr="00A5746B" w:rsidRDefault="000F34E7" w:rsidP="0006129B">
      <w:pPr>
        <w:pStyle w:val="30"/>
        <w:spacing w:line="240" w:lineRule="auto"/>
        <w:rPr>
          <w:lang w:eastAsia="ru-RU"/>
        </w:rPr>
      </w:pPr>
      <w:bookmarkStart w:id="149" w:name="_Toc121588488"/>
      <w:r w:rsidRPr="00A5746B">
        <w:rPr>
          <w:lang w:eastAsia="ru-RU"/>
        </w:rPr>
        <w:t>12.3</w:t>
      </w:r>
      <w:r w:rsidR="00AB0258" w:rsidRPr="00A5746B">
        <w:rPr>
          <w:lang w:eastAsia="ru-RU"/>
        </w:rPr>
        <w:t xml:space="preserve"> </w:t>
      </w:r>
      <w:r w:rsidRPr="00A5746B">
        <w:rPr>
          <w:lang w:eastAsia="ru-RU"/>
        </w:rPr>
        <w:t>О</w:t>
      </w:r>
      <w:r w:rsidR="00274C31" w:rsidRPr="00A5746B">
        <w:rPr>
          <w:lang w:eastAsia="ru-RU"/>
        </w:rPr>
        <w:t>писание существующих проблем развития систем теплоснабжения</w:t>
      </w:r>
      <w:bookmarkEnd w:id="149"/>
    </w:p>
    <w:p w:rsidR="00FF13D2" w:rsidRPr="00A5746B" w:rsidRDefault="00FF13D2" w:rsidP="0006129B">
      <w:pPr>
        <w:tabs>
          <w:tab w:val="left" w:pos="0"/>
        </w:tabs>
        <w:ind w:firstLine="709"/>
        <w:rPr>
          <w:rFonts w:eastAsia="Times New Roman"/>
          <w:szCs w:val="24"/>
          <w:lang w:eastAsia="ru-RU"/>
        </w:rPr>
      </w:pPr>
      <w:r w:rsidRPr="00A5746B">
        <w:rPr>
          <w:rFonts w:eastAsia="Times New Roman"/>
          <w:szCs w:val="24"/>
          <w:lang w:eastAsia="ru-RU"/>
        </w:rPr>
        <w:t>Основной проблемой в развитии системы теплоснабжения является недостаточное ф</w:t>
      </w:r>
      <w:r w:rsidRPr="00A5746B">
        <w:rPr>
          <w:rFonts w:eastAsia="Times New Roman"/>
          <w:szCs w:val="24"/>
          <w:lang w:eastAsia="ru-RU"/>
        </w:rPr>
        <w:t>и</w:t>
      </w:r>
      <w:r w:rsidRPr="00A5746B">
        <w:rPr>
          <w:rFonts w:eastAsia="Times New Roman"/>
          <w:szCs w:val="24"/>
          <w:lang w:eastAsia="ru-RU"/>
        </w:rPr>
        <w:t>нансирование мероприятий по модернизации источника теплоснабжения и тепловых сетей.</w:t>
      </w:r>
    </w:p>
    <w:p w:rsidR="00864954" w:rsidRPr="00A5746B" w:rsidRDefault="00864954" w:rsidP="0006129B">
      <w:pPr>
        <w:tabs>
          <w:tab w:val="left" w:pos="0"/>
        </w:tabs>
        <w:ind w:firstLine="709"/>
        <w:rPr>
          <w:rFonts w:eastAsia="Times New Roman"/>
          <w:szCs w:val="24"/>
          <w:lang w:eastAsia="ru-RU"/>
        </w:rPr>
      </w:pPr>
    </w:p>
    <w:p w:rsidR="00821340" w:rsidRPr="00A5746B" w:rsidRDefault="000F34E7" w:rsidP="0006129B">
      <w:pPr>
        <w:pStyle w:val="30"/>
        <w:spacing w:line="240" w:lineRule="auto"/>
        <w:rPr>
          <w:lang w:eastAsia="ru-RU"/>
        </w:rPr>
      </w:pPr>
      <w:bookmarkStart w:id="150" w:name="_Toc121588489"/>
      <w:r w:rsidRPr="00A5746B">
        <w:rPr>
          <w:lang w:eastAsia="ru-RU"/>
        </w:rPr>
        <w:t>12.4</w:t>
      </w:r>
      <w:r w:rsidR="00821340" w:rsidRPr="00A5746B">
        <w:rPr>
          <w:lang w:eastAsia="ru-RU"/>
        </w:rPr>
        <w:t xml:space="preserve"> </w:t>
      </w:r>
      <w:r w:rsidRPr="00A5746B">
        <w:rPr>
          <w:lang w:eastAsia="ru-RU"/>
        </w:rPr>
        <w:t>О</w:t>
      </w:r>
      <w:r w:rsidR="00274C31" w:rsidRPr="00A5746B">
        <w:rPr>
          <w:lang w:eastAsia="ru-RU"/>
        </w:rPr>
        <w:t>писание существующих проблем надежного и эффективного снабжения топл</w:t>
      </w:r>
      <w:r w:rsidR="00274C31" w:rsidRPr="00A5746B">
        <w:rPr>
          <w:lang w:eastAsia="ru-RU"/>
        </w:rPr>
        <w:t>и</w:t>
      </w:r>
      <w:r w:rsidR="00274C31" w:rsidRPr="00A5746B">
        <w:rPr>
          <w:lang w:eastAsia="ru-RU"/>
        </w:rPr>
        <w:t>вом действующих систем теплоснабжения</w:t>
      </w:r>
      <w:bookmarkEnd w:id="150"/>
    </w:p>
    <w:p w:rsidR="00FF13D2" w:rsidRPr="00A5746B" w:rsidRDefault="00FF13D2" w:rsidP="0006129B">
      <w:pPr>
        <w:tabs>
          <w:tab w:val="left" w:pos="0"/>
        </w:tabs>
        <w:ind w:firstLine="709"/>
        <w:rPr>
          <w:szCs w:val="24"/>
        </w:rPr>
      </w:pPr>
      <w:r w:rsidRPr="00A5746B">
        <w:rPr>
          <w:szCs w:val="24"/>
        </w:rPr>
        <w:t xml:space="preserve">Сложности с обеспечением теплоисточников топливом в периоды расчетных температур наружного воздуха </w:t>
      </w:r>
      <w:r w:rsidR="00070E4F" w:rsidRPr="00A5746B">
        <w:rPr>
          <w:szCs w:val="24"/>
        </w:rPr>
        <w:t xml:space="preserve">на территории </w:t>
      </w:r>
      <w:r w:rsidR="00EF4F5F" w:rsidRPr="00A5746B">
        <w:rPr>
          <w:szCs w:val="24"/>
        </w:rPr>
        <w:t>округа</w:t>
      </w:r>
      <w:r w:rsidR="003F3107" w:rsidRPr="00A5746B">
        <w:rPr>
          <w:szCs w:val="24"/>
        </w:rPr>
        <w:t xml:space="preserve"> </w:t>
      </w:r>
      <w:r w:rsidRPr="00A5746B">
        <w:rPr>
          <w:szCs w:val="24"/>
        </w:rPr>
        <w:t>отсутствуют.</w:t>
      </w:r>
    </w:p>
    <w:p w:rsidR="00FF13D2" w:rsidRPr="00A5746B" w:rsidRDefault="00FF13D2" w:rsidP="0006129B">
      <w:pPr>
        <w:tabs>
          <w:tab w:val="left" w:pos="0"/>
        </w:tabs>
        <w:ind w:firstLine="709"/>
        <w:rPr>
          <w:rFonts w:eastAsia="Times New Roman"/>
          <w:b/>
          <w:szCs w:val="24"/>
          <w:lang w:eastAsia="ru-RU"/>
        </w:rPr>
      </w:pPr>
    </w:p>
    <w:p w:rsidR="00AB0258" w:rsidRPr="00A5746B" w:rsidRDefault="000F34E7" w:rsidP="0006129B">
      <w:pPr>
        <w:pStyle w:val="30"/>
        <w:spacing w:line="240" w:lineRule="auto"/>
        <w:rPr>
          <w:lang w:eastAsia="ru-RU"/>
        </w:rPr>
      </w:pPr>
      <w:bookmarkStart w:id="151" w:name="_Toc121588490"/>
      <w:r w:rsidRPr="00A5746B">
        <w:rPr>
          <w:lang w:eastAsia="ru-RU"/>
        </w:rPr>
        <w:t>12.5</w:t>
      </w:r>
      <w:r w:rsidR="00AB0258" w:rsidRPr="00A5746B">
        <w:rPr>
          <w:lang w:eastAsia="ru-RU"/>
        </w:rPr>
        <w:t xml:space="preserve"> </w:t>
      </w:r>
      <w:r w:rsidRPr="00A5746B">
        <w:rPr>
          <w:lang w:eastAsia="ru-RU"/>
        </w:rPr>
        <w:t>А</w:t>
      </w:r>
      <w:r w:rsidR="00274C31" w:rsidRPr="00A5746B">
        <w:rPr>
          <w:lang w:eastAsia="ru-RU"/>
        </w:rPr>
        <w:t>нализ предписаний надзорных органов об устранении нарушений, влияющих на безопасность и надежность системы теплоснабжения</w:t>
      </w:r>
      <w:bookmarkEnd w:id="151"/>
    </w:p>
    <w:p w:rsidR="00AB0258" w:rsidRPr="00A5746B" w:rsidRDefault="00343B5C" w:rsidP="0006129B">
      <w:pPr>
        <w:ind w:firstLine="709"/>
      </w:pPr>
      <w:r w:rsidRPr="00A5746B">
        <w:t>Предписания надзорных органов об устранении нарушений, влияющих на безопасность и надежность систем теплоснабжения</w:t>
      </w:r>
      <w:r w:rsidR="008E4EBE" w:rsidRPr="00A5746B">
        <w:t>,</w:t>
      </w:r>
      <w:r w:rsidRPr="00A5746B">
        <w:t xml:space="preserve"> не предоставлены.</w:t>
      </w:r>
    </w:p>
    <w:p w:rsidR="00EA0D24" w:rsidRPr="00A5746B" w:rsidRDefault="00EA0D24" w:rsidP="0006129B">
      <w:pPr>
        <w:ind w:firstLine="709"/>
      </w:pPr>
    </w:p>
    <w:p w:rsidR="00EA0D24" w:rsidRPr="00A5746B" w:rsidRDefault="000F34E7" w:rsidP="0006129B">
      <w:pPr>
        <w:pStyle w:val="30"/>
        <w:spacing w:line="240" w:lineRule="auto"/>
      </w:pPr>
      <w:bookmarkStart w:id="152" w:name="_Toc32481165"/>
      <w:bookmarkStart w:id="153" w:name="_Toc121588491"/>
      <w:r w:rsidRPr="00A5746B">
        <w:t xml:space="preserve">12.6 </w:t>
      </w:r>
      <w:r w:rsidR="00EA0D24" w:rsidRPr="00A5746B">
        <w:t xml:space="preserve">Изменения технических и технологических проблем в системах теплоснабжения </w:t>
      </w:r>
      <w:r w:rsidR="00EF4F5F" w:rsidRPr="00A5746B">
        <w:t>округа</w:t>
      </w:r>
      <w:r w:rsidR="00EA0D24" w:rsidRPr="00A5746B">
        <w:t xml:space="preserve">, произошедших в период, </w:t>
      </w:r>
      <w:r w:rsidR="00042A16" w:rsidRPr="00A5746B">
        <w:t>предшествующий разработке (актуализации) схемы те</w:t>
      </w:r>
      <w:r w:rsidR="00042A16" w:rsidRPr="00A5746B">
        <w:t>п</w:t>
      </w:r>
      <w:r w:rsidR="00042A16" w:rsidRPr="00A5746B">
        <w:t>лоснабжения</w:t>
      </w:r>
      <w:bookmarkEnd w:id="152"/>
      <w:bookmarkEnd w:id="153"/>
    </w:p>
    <w:p w:rsidR="00AC4D0A" w:rsidRPr="00A5746B" w:rsidRDefault="00E37EB7" w:rsidP="0006129B">
      <w:pPr>
        <w:widowControl w:val="0"/>
        <w:tabs>
          <w:tab w:val="left" w:pos="4245"/>
        </w:tabs>
        <w:adjustRightInd w:val="0"/>
        <w:ind w:firstLine="720"/>
        <w:textAlignment w:val="baseline"/>
        <w:rPr>
          <w:rFonts w:eastAsia="Times New Roman"/>
          <w:szCs w:val="24"/>
          <w:lang w:eastAsia="ru-RU"/>
        </w:rPr>
      </w:pPr>
      <w:r w:rsidRPr="00A5746B">
        <w:rPr>
          <w:szCs w:val="24"/>
        </w:rPr>
        <w:t xml:space="preserve">Схема теплоснабжения </w:t>
      </w:r>
      <w:r w:rsidR="00EC2167" w:rsidRPr="00A5746B">
        <w:rPr>
          <w:szCs w:val="24"/>
        </w:rPr>
        <w:t xml:space="preserve">Муниципального округа «Ярский район» </w:t>
      </w:r>
      <w:r w:rsidRPr="00A5746B">
        <w:rPr>
          <w:szCs w:val="24"/>
        </w:rPr>
        <w:t>разрабатывается впе</w:t>
      </w:r>
      <w:r w:rsidRPr="00A5746B">
        <w:rPr>
          <w:szCs w:val="24"/>
        </w:rPr>
        <w:t>р</w:t>
      </w:r>
      <w:r w:rsidRPr="00A5746B">
        <w:rPr>
          <w:szCs w:val="24"/>
        </w:rPr>
        <w:lastRenderedPageBreak/>
        <w:t xml:space="preserve">вые. Раздел </w:t>
      </w:r>
      <w:r w:rsidR="00095B0A" w:rsidRPr="00A5746B">
        <w:rPr>
          <w:szCs w:val="24"/>
        </w:rPr>
        <w:t>разработан с</w:t>
      </w:r>
      <w:r w:rsidR="003F3107" w:rsidRPr="00A5746B">
        <w:rPr>
          <w:szCs w:val="24"/>
        </w:rPr>
        <w:t xml:space="preserve"> </w:t>
      </w:r>
      <w:r w:rsidR="005D6D1F" w:rsidRPr="00A5746B">
        <w:rPr>
          <w:szCs w:val="24"/>
        </w:rPr>
        <w:t>учетом</w:t>
      </w:r>
      <w:r w:rsidR="002F5504" w:rsidRPr="00A5746B">
        <w:rPr>
          <w:szCs w:val="24"/>
        </w:rPr>
        <w:t xml:space="preserve"> </w:t>
      </w:r>
      <w:r w:rsidR="00BA6CB9" w:rsidRPr="00A5746B">
        <w:t xml:space="preserve">требований </w:t>
      </w:r>
      <w:r w:rsidR="007010E8" w:rsidRPr="00A5746B">
        <w:t>Постановления Правительства РФ от 22.02.2012 № 154</w:t>
      </w:r>
      <w:r w:rsidR="00BA6CB9" w:rsidRPr="00A5746B">
        <w:t xml:space="preserve"> «О требованиях к схемам теплоснабжения, порядку их разработки и утверждения», а также Методических указаний по разработке схем теплоснабжения (</w:t>
      </w:r>
      <w:r w:rsidR="003965AF" w:rsidRPr="00A5746B">
        <w:t>утв. Приказом Минэнерго России от 05.03.2019 № 212 «Об утверждении Методических указаний по разработке схем теплосна</w:t>
      </w:r>
      <w:r w:rsidR="003965AF" w:rsidRPr="00A5746B">
        <w:t>б</w:t>
      </w:r>
      <w:r w:rsidR="003965AF" w:rsidRPr="00A5746B">
        <w:t>жения»</w:t>
      </w:r>
      <w:r w:rsidR="00BA6CB9" w:rsidRPr="00A5746B">
        <w:t>).</w:t>
      </w:r>
    </w:p>
    <w:p w:rsidR="00AC4D0A" w:rsidRPr="00A5746B" w:rsidRDefault="00AC4D0A" w:rsidP="0006129B">
      <w:pPr>
        <w:tabs>
          <w:tab w:val="left" w:pos="0"/>
        </w:tabs>
        <w:ind w:firstLine="709"/>
        <w:rPr>
          <w:rFonts w:eastAsia="Times New Roman"/>
          <w:szCs w:val="24"/>
          <w:lang w:eastAsia="ru-RU"/>
        </w:rPr>
        <w:sectPr w:rsidR="00AC4D0A" w:rsidRPr="00A5746B" w:rsidSect="003B765F">
          <w:pgSz w:w="11906" w:h="16838"/>
          <w:pgMar w:top="1134" w:right="851" w:bottom="1134" w:left="1134" w:header="708" w:footer="708" w:gutter="0"/>
          <w:cols w:space="708"/>
          <w:docGrid w:linePitch="360"/>
        </w:sectPr>
      </w:pPr>
    </w:p>
    <w:p w:rsidR="001773E3" w:rsidRPr="00A5746B" w:rsidRDefault="00274C31" w:rsidP="0006129B">
      <w:pPr>
        <w:pStyle w:val="1"/>
      </w:pPr>
      <w:bookmarkStart w:id="154" w:name="_Toc422303793"/>
      <w:bookmarkStart w:id="155" w:name="_Toc121588492"/>
      <w:r w:rsidRPr="00A5746B">
        <w:lastRenderedPageBreak/>
        <w:t>ГЛАВА 2</w:t>
      </w:r>
      <w:r w:rsidR="001773E3" w:rsidRPr="00A5746B">
        <w:t xml:space="preserve"> </w:t>
      </w:r>
      <w:bookmarkEnd w:id="154"/>
      <w:r w:rsidRPr="00A5746B">
        <w:t>Существующее и перспективное потребление тепловой энергии на цели теплоснабжения</w:t>
      </w:r>
      <w:bookmarkEnd w:id="155"/>
    </w:p>
    <w:p w:rsidR="001773E3" w:rsidRPr="00A5746B" w:rsidRDefault="000F34E7" w:rsidP="0006129B">
      <w:pPr>
        <w:pStyle w:val="21"/>
        <w:spacing w:line="240" w:lineRule="auto"/>
        <w:rPr>
          <w:lang w:eastAsia="ru-RU"/>
        </w:rPr>
      </w:pPr>
      <w:bookmarkStart w:id="156" w:name="_Toc121588493"/>
      <w:r w:rsidRPr="00A5746B">
        <w:rPr>
          <w:lang w:eastAsia="ru-RU"/>
        </w:rPr>
        <w:t>2.1</w:t>
      </w:r>
      <w:r w:rsidR="001773E3" w:rsidRPr="00A5746B">
        <w:rPr>
          <w:lang w:eastAsia="ru-RU"/>
        </w:rPr>
        <w:t xml:space="preserve"> </w:t>
      </w:r>
      <w:r w:rsidRPr="00A5746B">
        <w:rPr>
          <w:lang w:eastAsia="ru-RU"/>
        </w:rPr>
        <w:t>Д</w:t>
      </w:r>
      <w:r w:rsidR="00274C31" w:rsidRPr="00A5746B">
        <w:rPr>
          <w:lang w:eastAsia="ru-RU"/>
        </w:rPr>
        <w:t>анные базового уровня потребления тепла на цели теплоснабжения</w:t>
      </w:r>
      <w:bookmarkEnd w:id="156"/>
    </w:p>
    <w:p w:rsidR="00213A8B" w:rsidRPr="00A5746B" w:rsidRDefault="00213A8B" w:rsidP="0006129B">
      <w:pPr>
        <w:tabs>
          <w:tab w:val="left" w:pos="0"/>
        </w:tabs>
        <w:ind w:firstLine="567"/>
        <w:rPr>
          <w:rFonts w:eastAsia="Times New Roman"/>
          <w:szCs w:val="24"/>
          <w:lang w:eastAsia="ru-RU"/>
        </w:rPr>
      </w:pPr>
      <w:r w:rsidRPr="00A5746B">
        <w:rPr>
          <w:rFonts w:eastAsia="Times New Roman"/>
          <w:szCs w:val="24"/>
          <w:lang w:eastAsia="ru-RU"/>
        </w:rPr>
        <w:t>За базовый уровень потребления тепла принят расчетный уровень потребления тепловой энергии в 202</w:t>
      </w:r>
      <w:r w:rsidR="0014555C" w:rsidRPr="00A5746B">
        <w:rPr>
          <w:rFonts w:eastAsia="Times New Roman"/>
          <w:szCs w:val="24"/>
          <w:lang w:eastAsia="ru-RU"/>
        </w:rPr>
        <w:t xml:space="preserve">1 </w:t>
      </w:r>
      <w:r w:rsidRPr="00A5746B">
        <w:rPr>
          <w:rFonts w:eastAsia="Times New Roman"/>
          <w:szCs w:val="24"/>
          <w:lang w:eastAsia="ru-RU"/>
        </w:rPr>
        <w:t xml:space="preserve">году. Базовый уровень потребления тепловой энергии с разделением по </w:t>
      </w:r>
      <w:r w:rsidR="00EC11E3" w:rsidRPr="00A5746B">
        <w:rPr>
          <w:rFonts w:eastAsia="Times New Roman"/>
          <w:szCs w:val="24"/>
          <w:lang w:eastAsia="ru-RU"/>
        </w:rPr>
        <w:t>исто</w:t>
      </w:r>
      <w:r w:rsidR="00EC11E3" w:rsidRPr="00A5746B">
        <w:rPr>
          <w:rFonts w:eastAsia="Times New Roman"/>
          <w:szCs w:val="24"/>
          <w:lang w:eastAsia="ru-RU"/>
        </w:rPr>
        <w:t>ч</w:t>
      </w:r>
      <w:r w:rsidR="00EC11E3" w:rsidRPr="00A5746B">
        <w:rPr>
          <w:rFonts w:eastAsia="Times New Roman"/>
          <w:szCs w:val="24"/>
          <w:lang w:eastAsia="ru-RU"/>
        </w:rPr>
        <w:t>никам теплоснабжения</w:t>
      </w:r>
      <w:r w:rsidRPr="00A5746B">
        <w:rPr>
          <w:rFonts w:eastAsia="Times New Roman"/>
          <w:szCs w:val="24"/>
          <w:lang w:eastAsia="ru-RU"/>
        </w:rPr>
        <w:t xml:space="preserve"> представлен в таблице </w:t>
      </w:r>
      <w:r w:rsidR="00B27F1D" w:rsidRPr="00A5746B">
        <w:rPr>
          <w:rFonts w:eastAsia="Times New Roman"/>
          <w:szCs w:val="24"/>
          <w:lang w:eastAsia="ru-RU"/>
        </w:rPr>
        <w:t>4</w:t>
      </w:r>
      <w:r w:rsidR="00A5746B">
        <w:rPr>
          <w:rFonts w:eastAsia="Times New Roman"/>
          <w:szCs w:val="24"/>
          <w:lang w:eastAsia="ru-RU"/>
        </w:rPr>
        <w:t>1</w:t>
      </w:r>
      <w:r w:rsidRPr="00A5746B">
        <w:rPr>
          <w:rFonts w:eastAsia="Times New Roman"/>
          <w:szCs w:val="24"/>
          <w:lang w:eastAsia="ru-RU"/>
        </w:rPr>
        <w:t xml:space="preserve">. </w:t>
      </w:r>
    </w:p>
    <w:p w:rsidR="00213A8B" w:rsidRPr="00A5746B" w:rsidRDefault="00213A8B" w:rsidP="0006129B">
      <w:pPr>
        <w:tabs>
          <w:tab w:val="left" w:pos="0"/>
        </w:tabs>
        <w:ind w:firstLine="709"/>
        <w:rPr>
          <w:rFonts w:eastAsia="Times New Roman"/>
          <w:szCs w:val="24"/>
          <w:lang w:eastAsia="ru-RU"/>
        </w:rPr>
      </w:pPr>
    </w:p>
    <w:p w:rsidR="00213A8B" w:rsidRPr="00A5746B" w:rsidRDefault="00213A8B" w:rsidP="0006129B">
      <w:pPr>
        <w:widowControl w:val="0"/>
        <w:adjustRightInd w:val="0"/>
        <w:textAlignment w:val="baseline"/>
        <w:rPr>
          <w:rFonts w:eastAsia="Microsoft YaHei"/>
          <w:bCs/>
          <w:spacing w:val="-5"/>
          <w:szCs w:val="18"/>
        </w:rPr>
      </w:pPr>
      <w:r w:rsidRPr="00A5746B">
        <w:rPr>
          <w:rFonts w:eastAsia="Microsoft YaHei"/>
          <w:bCs/>
          <w:spacing w:val="-5"/>
          <w:szCs w:val="18"/>
        </w:rPr>
        <w:t xml:space="preserve">Таблица </w:t>
      </w:r>
      <w:r w:rsidR="008A3CE6" w:rsidRPr="00A5746B">
        <w:rPr>
          <w:rFonts w:eastAsia="Microsoft YaHei"/>
          <w:bCs/>
          <w:spacing w:val="-5"/>
          <w:szCs w:val="18"/>
        </w:rPr>
        <w:fldChar w:fldCharType="begin"/>
      </w:r>
      <w:r w:rsidRPr="00A5746B">
        <w:rPr>
          <w:rFonts w:eastAsia="Microsoft YaHei"/>
          <w:bCs/>
          <w:spacing w:val="-5"/>
          <w:szCs w:val="18"/>
        </w:rPr>
        <w:instrText xml:space="preserve"> SEQ Таблица \* ARABIC </w:instrText>
      </w:r>
      <w:r w:rsidR="008A3CE6" w:rsidRPr="00A5746B">
        <w:rPr>
          <w:rFonts w:eastAsia="Microsoft YaHei"/>
          <w:bCs/>
          <w:spacing w:val="-5"/>
          <w:szCs w:val="18"/>
        </w:rPr>
        <w:fldChar w:fldCharType="separate"/>
      </w:r>
      <w:r w:rsidR="00A5746B" w:rsidRPr="00A5746B">
        <w:rPr>
          <w:rFonts w:eastAsia="Microsoft YaHei"/>
          <w:bCs/>
          <w:noProof/>
          <w:spacing w:val="-5"/>
          <w:szCs w:val="18"/>
        </w:rPr>
        <w:t>41</w:t>
      </w:r>
      <w:r w:rsidR="008A3CE6" w:rsidRPr="00A5746B">
        <w:rPr>
          <w:rFonts w:eastAsia="Microsoft YaHei"/>
          <w:bCs/>
          <w:spacing w:val="-5"/>
          <w:szCs w:val="18"/>
        </w:rPr>
        <w:fldChar w:fldCharType="end"/>
      </w:r>
      <w:r w:rsidRPr="00A5746B">
        <w:rPr>
          <w:rFonts w:eastAsia="Microsoft YaHei"/>
          <w:bCs/>
          <w:spacing w:val="-5"/>
          <w:szCs w:val="18"/>
        </w:rPr>
        <w:t xml:space="preserve"> – Базовый уровень </w:t>
      </w:r>
      <w:r w:rsidR="00D406F3" w:rsidRPr="00A5746B">
        <w:rPr>
          <w:rFonts w:eastAsia="Microsoft YaHei"/>
          <w:bCs/>
          <w:spacing w:val="-5"/>
          <w:szCs w:val="18"/>
        </w:rPr>
        <w:t>потребления тепла на цели теплоснабжения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2"/>
        <w:gridCol w:w="6293"/>
        <w:gridCol w:w="1210"/>
        <w:gridCol w:w="2084"/>
        <w:gridCol w:w="8"/>
      </w:tblGrid>
      <w:tr w:rsidR="00431448" w:rsidRPr="00A5746B" w:rsidTr="00C807FD">
        <w:trPr>
          <w:gridAfter w:val="1"/>
          <w:wAfter w:w="4" w:type="pct"/>
        </w:trPr>
        <w:tc>
          <w:tcPr>
            <w:tcW w:w="267" w:type="pct"/>
            <w:vMerge w:val="restart"/>
            <w:shd w:val="clear" w:color="auto" w:fill="auto"/>
            <w:vAlign w:val="center"/>
            <w:hideMark/>
          </w:tcPr>
          <w:p w:rsidR="00431448" w:rsidRPr="00A5746B" w:rsidRDefault="00431448" w:rsidP="00C807FD">
            <w:pPr>
              <w:jc w:val="center"/>
              <w:rPr>
                <w:rFonts w:eastAsia="Times New Roman"/>
                <w:bCs/>
                <w:sz w:val="22"/>
                <w:lang w:eastAsia="ru-RU"/>
              </w:rPr>
            </w:pPr>
            <w:r w:rsidRPr="00A5746B">
              <w:rPr>
                <w:rFonts w:eastAsia="Times New Roman"/>
                <w:bCs/>
                <w:sz w:val="22"/>
                <w:lang w:eastAsia="ru-RU"/>
              </w:rPr>
              <w:t>№ п/п</w:t>
            </w:r>
          </w:p>
        </w:tc>
        <w:tc>
          <w:tcPr>
            <w:tcW w:w="3104" w:type="pct"/>
            <w:vMerge w:val="restart"/>
            <w:shd w:val="clear" w:color="auto" w:fill="auto"/>
            <w:vAlign w:val="center"/>
            <w:hideMark/>
          </w:tcPr>
          <w:p w:rsidR="00431448" w:rsidRPr="00A5746B" w:rsidRDefault="00431448" w:rsidP="00C807FD">
            <w:pPr>
              <w:jc w:val="center"/>
              <w:rPr>
                <w:rFonts w:eastAsia="Times New Roman"/>
                <w:bCs/>
                <w:sz w:val="22"/>
                <w:lang w:eastAsia="ru-RU"/>
              </w:rPr>
            </w:pPr>
            <w:r w:rsidRPr="00A5746B">
              <w:rPr>
                <w:rFonts w:eastAsia="Times New Roman"/>
                <w:bCs/>
                <w:sz w:val="22"/>
                <w:lang w:eastAsia="ru-RU"/>
              </w:rPr>
              <w:t>Наименование источника теплоснабжения</w:t>
            </w:r>
          </w:p>
        </w:tc>
        <w:tc>
          <w:tcPr>
            <w:tcW w:w="597" w:type="pct"/>
            <w:vMerge w:val="restart"/>
            <w:shd w:val="clear" w:color="auto" w:fill="auto"/>
            <w:vAlign w:val="center"/>
          </w:tcPr>
          <w:p w:rsidR="00431448" w:rsidRPr="00A5746B" w:rsidRDefault="00431448" w:rsidP="00C807FD">
            <w:pPr>
              <w:jc w:val="center"/>
              <w:rPr>
                <w:rFonts w:eastAsia="Times New Roman"/>
                <w:sz w:val="22"/>
                <w:lang w:eastAsia="ru-RU"/>
              </w:rPr>
            </w:pPr>
            <w:r w:rsidRPr="00A5746B">
              <w:rPr>
                <w:rFonts w:eastAsia="Times New Roman"/>
                <w:sz w:val="22"/>
                <w:lang w:eastAsia="ru-RU"/>
              </w:rPr>
              <w:t>Нагрузки, Гкал/ч</w:t>
            </w:r>
          </w:p>
        </w:tc>
        <w:tc>
          <w:tcPr>
            <w:tcW w:w="1028" w:type="pct"/>
          </w:tcPr>
          <w:p w:rsidR="00431448" w:rsidRPr="00A5746B" w:rsidRDefault="00431448" w:rsidP="00C807FD">
            <w:pPr>
              <w:jc w:val="center"/>
              <w:rPr>
                <w:rFonts w:eastAsia="Times New Roman"/>
                <w:sz w:val="22"/>
                <w:lang w:eastAsia="ru-RU"/>
              </w:rPr>
            </w:pPr>
            <w:r w:rsidRPr="00A5746B">
              <w:rPr>
                <w:rFonts w:eastAsia="Times New Roman"/>
                <w:sz w:val="22"/>
                <w:lang w:eastAsia="ru-RU"/>
              </w:rPr>
              <w:t>Полезный отпуск тепла (факт), Гкал</w:t>
            </w:r>
          </w:p>
        </w:tc>
      </w:tr>
      <w:tr w:rsidR="00431448" w:rsidRPr="00A5746B" w:rsidTr="00C807FD">
        <w:tc>
          <w:tcPr>
            <w:tcW w:w="267" w:type="pct"/>
            <w:vMerge/>
            <w:shd w:val="clear" w:color="auto" w:fill="auto"/>
            <w:vAlign w:val="center"/>
          </w:tcPr>
          <w:p w:rsidR="00431448" w:rsidRPr="00A5746B" w:rsidRDefault="00431448" w:rsidP="00C807FD">
            <w:pPr>
              <w:jc w:val="center"/>
              <w:rPr>
                <w:rFonts w:eastAsia="Times New Roman"/>
                <w:bCs/>
                <w:sz w:val="22"/>
                <w:lang w:eastAsia="ru-RU"/>
              </w:rPr>
            </w:pPr>
          </w:p>
        </w:tc>
        <w:tc>
          <w:tcPr>
            <w:tcW w:w="3104" w:type="pct"/>
            <w:vMerge/>
            <w:shd w:val="clear" w:color="auto" w:fill="auto"/>
            <w:vAlign w:val="center"/>
          </w:tcPr>
          <w:p w:rsidR="00431448" w:rsidRPr="00A5746B" w:rsidRDefault="00431448" w:rsidP="00C807FD">
            <w:pPr>
              <w:jc w:val="center"/>
              <w:rPr>
                <w:rFonts w:eastAsia="Times New Roman"/>
                <w:bCs/>
                <w:sz w:val="22"/>
                <w:lang w:eastAsia="ru-RU"/>
              </w:rPr>
            </w:pPr>
          </w:p>
        </w:tc>
        <w:tc>
          <w:tcPr>
            <w:tcW w:w="597" w:type="pct"/>
            <w:vMerge/>
            <w:shd w:val="clear" w:color="auto" w:fill="auto"/>
            <w:vAlign w:val="center"/>
          </w:tcPr>
          <w:p w:rsidR="00431448" w:rsidRPr="00A5746B" w:rsidRDefault="00431448" w:rsidP="00C807FD">
            <w:pPr>
              <w:jc w:val="center"/>
              <w:rPr>
                <w:rFonts w:eastAsia="Times New Roman"/>
                <w:sz w:val="22"/>
                <w:lang w:eastAsia="ru-RU"/>
              </w:rPr>
            </w:pPr>
          </w:p>
        </w:tc>
        <w:tc>
          <w:tcPr>
            <w:tcW w:w="1032" w:type="pct"/>
            <w:gridSpan w:val="2"/>
          </w:tcPr>
          <w:p w:rsidR="00431448" w:rsidRPr="00A5746B" w:rsidRDefault="00431448" w:rsidP="00C807FD">
            <w:pPr>
              <w:jc w:val="center"/>
              <w:rPr>
                <w:rFonts w:eastAsia="Times New Roman"/>
                <w:sz w:val="22"/>
                <w:lang w:eastAsia="ru-RU"/>
              </w:rPr>
            </w:pPr>
            <w:r w:rsidRPr="00A5746B">
              <w:rPr>
                <w:rFonts w:eastAsia="Times New Roman"/>
                <w:sz w:val="22"/>
                <w:lang w:eastAsia="ru-RU"/>
              </w:rPr>
              <w:t>2021 г.</w:t>
            </w:r>
          </w:p>
        </w:tc>
      </w:tr>
      <w:tr w:rsidR="00431448" w:rsidRPr="00A5746B" w:rsidTr="00C807FD">
        <w:tc>
          <w:tcPr>
            <w:tcW w:w="267" w:type="pct"/>
            <w:shd w:val="clear" w:color="auto" w:fill="auto"/>
            <w:vAlign w:val="center"/>
          </w:tcPr>
          <w:p w:rsidR="00431448" w:rsidRPr="00A5746B" w:rsidRDefault="00431448" w:rsidP="00C807FD">
            <w:pPr>
              <w:pStyle w:val="ab"/>
              <w:jc w:val="center"/>
              <w:rPr>
                <w:sz w:val="22"/>
                <w:szCs w:val="22"/>
              </w:rPr>
            </w:pPr>
            <w:r w:rsidRPr="00A5746B">
              <w:rPr>
                <w:sz w:val="22"/>
                <w:szCs w:val="22"/>
              </w:rPr>
              <w:t>1</w:t>
            </w:r>
          </w:p>
        </w:tc>
        <w:tc>
          <w:tcPr>
            <w:tcW w:w="3104" w:type="pct"/>
            <w:shd w:val="clear" w:color="auto" w:fill="auto"/>
            <w:vAlign w:val="center"/>
          </w:tcPr>
          <w:p w:rsidR="00431448" w:rsidRPr="00A5746B" w:rsidRDefault="00431448" w:rsidP="00C807FD">
            <w:pPr>
              <w:jc w:val="center"/>
              <w:rPr>
                <w:sz w:val="22"/>
              </w:rPr>
            </w:pPr>
            <w:r w:rsidRPr="00A5746B">
              <w:rPr>
                <w:sz w:val="22"/>
              </w:rPr>
              <w:t>Котельная (п. Яр, ул. Школьная, 6а)</w:t>
            </w:r>
          </w:p>
        </w:tc>
        <w:tc>
          <w:tcPr>
            <w:tcW w:w="597" w:type="pct"/>
            <w:shd w:val="clear" w:color="auto" w:fill="auto"/>
            <w:vAlign w:val="center"/>
          </w:tcPr>
          <w:p w:rsidR="00431448" w:rsidRPr="00A5746B" w:rsidRDefault="00431448" w:rsidP="00C807FD">
            <w:pPr>
              <w:jc w:val="center"/>
              <w:rPr>
                <w:sz w:val="20"/>
                <w:szCs w:val="20"/>
              </w:rPr>
            </w:pPr>
            <w:r w:rsidRPr="00A5746B">
              <w:rPr>
                <w:sz w:val="20"/>
                <w:szCs w:val="20"/>
              </w:rPr>
              <w:t>2,150</w:t>
            </w:r>
          </w:p>
        </w:tc>
        <w:tc>
          <w:tcPr>
            <w:tcW w:w="1032" w:type="pct"/>
            <w:gridSpan w:val="2"/>
            <w:vAlign w:val="center"/>
          </w:tcPr>
          <w:p w:rsidR="00431448" w:rsidRPr="00A5746B" w:rsidRDefault="00431448" w:rsidP="00C807FD">
            <w:pPr>
              <w:jc w:val="center"/>
              <w:rPr>
                <w:sz w:val="20"/>
                <w:szCs w:val="20"/>
              </w:rPr>
            </w:pPr>
            <w:r w:rsidRPr="00A5746B">
              <w:rPr>
                <w:sz w:val="20"/>
                <w:szCs w:val="20"/>
              </w:rPr>
              <w:t>5452,6</w:t>
            </w:r>
          </w:p>
        </w:tc>
      </w:tr>
      <w:tr w:rsidR="00431448" w:rsidRPr="00A5746B" w:rsidTr="00C807FD">
        <w:tc>
          <w:tcPr>
            <w:tcW w:w="267" w:type="pct"/>
            <w:shd w:val="clear" w:color="auto" w:fill="auto"/>
            <w:vAlign w:val="center"/>
          </w:tcPr>
          <w:p w:rsidR="00431448" w:rsidRPr="00A5746B" w:rsidRDefault="00431448" w:rsidP="00C807FD">
            <w:pPr>
              <w:pStyle w:val="ab"/>
              <w:jc w:val="center"/>
              <w:rPr>
                <w:sz w:val="22"/>
                <w:szCs w:val="22"/>
              </w:rPr>
            </w:pPr>
            <w:r w:rsidRPr="00A5746B">
              <w:rPr>
                <w:sz w:val="22"/>
                <w:szCs w:val="22"/>
              </w:rPr>
              <w:t>2</w:t>
            </w:r>
          </w:p>
        </w:tc>
        <w:tc>
          <w:tcPr>
            <w:tcW w:w="3104" w:type="pct"/>
            <w:shd w:val="clear" w:color="auto" w:fill="auto"/>
            <w:vAlign w:val="center"/>
          </w:tcPr>
          <w:p w:rsidR="00431448" w:rsidRPr="00A5746B" w:rsidRDefault="00431448" w:rsidP="00C807FD">
            <w:pPr>
              <w:jc w:val="center"/>
              <w:rPr>
                <w:sz w:val="22"/>
              </w:rPr>
            </w:pPr>
            <w:r w:rsidRPr="00A5746B">
              <w:rPr>
                <w:sz w:val="22"/>
              </w:rPr>
              <w:t>Котельная (с.Дизьмино, ул. Школьная, 26а)</w:t>
            </w:r>
          </w:p>
        </w:tc>
        <w:tc>
          <w:tcPr>
            <w:tcW w:w="597" w:type="pct"/>
            <w:shd w:val="clear" w:color="auto" w:fill="auto"/>
            <w:vAlign w:val="center"/>
          </w:tcPr>
          <w:p w:rsidR="00431448" w:rsidRPr="00A5746B" w:rsidRDefault="00431448" w:rsidP="00C807FD">
            <w:pPr>
              <w:jc w:val="center"/>
              <w:rPr>
                <w:sz w:val="20"/>
                <w:szCs w:val="20"/>
              </w:rPr>
            </w:pPr>
            <w:r w:rsidRPr="00A5746B">
              <w:rPr>
                <w:sz w:val="20"/>
                <w:szCs w:val="20"/>
              </w:rPr>
              <w:t>0,403</w:t>
            </w:r>
          </w:p>
        </w:tc>
        <w:tc>
          <w:tcPr>
            <w:tcW w:w="1032" w:type="pct"/>
            <w:gridSpan w:val="2"/>
            <w:vAlign w:val="center"/>
          </w:tcPr>
          <w:p w:rsidR="00431448" w:rsidRPr="00A5746B" w:rsidRDefault="00431448" w:rsidP="00C807FD">
            <w:pPr>
              <w:jc w:val="center"/>
              <w:rPr>
                <w:sz w:val="20"/>
                <w:szCs w:val="20"/>
              </w:rPr>
            </w:pPr>
            <w:r w:rsidRPr="00A5746B">
              <w:rPr>
                <w:sz w:val="20"/>
                <w:szCs w:val="20"/>
              </w:rPr>
              <w:t>988,7</w:t>
            </w:r>
          </w:p>
        </w:tc>
      </w:tr>
      <w:tr w:rsidR="00431448" w:rsidRPr="00A5746B" w:rsidTr="00C807FD">
        <w:tc>
          <w:tcPr>
            <w:tcW w:w="267" w:type="pct"/>
            <w:shd w:val="clear" w:color="auto" w:fill="auto"/>
            <w:vAlign w:val="center"/>
          </w:tcPr>
          <w:p w:rsidR="00431448" w:rsidRPr="00A5746B" w:rsidRDefault="00431448" w:rsidP="00C807FD">
            <w:pPr>
              <w:pStyle w:val="ab"/>
              <w:jc w:val="center"/>
              <w:rPr>
                <w:sz w:val="22"/>
                <w:szCs w:val="22"/>
              </w:rPr>
            </w:pPr>
            <w:r w:rsidRPr="00A5746B">
              <w:rPr>
                <w:sz w:val="22"/>
                <w:szCs w:val="22"/>
              </w:rPr>
              <w:t>3</w:t>
            </w:r>
          </w:p>
        </w:tc>
        <w:tc>
          <w:tcPr>
            <w:tcW w:w="3104" w:type="pct"/>
            <w:shd w:val="clear" w:color="auto" w:fill="auto"/>
            <w:vAlign w:val="center"/>
          </w:tcPr>
          <w:p w:rsidR="00431448" w:rsidRPr="00A5746B" w:rsidRDefault="00431448" w:rsidP="00C807FD">
            <w:pPr>
              <w:jc w:val="center"/>
              <w:rPr>
                <w:sz w:val="22"/>
              </w:rPr>
            </w:pPr>
            <w:r w:rsidRPr="00A5746B">
              <w:rPr>
                <w:sz w:val="22"/>
              </w:rPr>
              <w:t>Котельная (п.Яр, ул. Советская, 1)</w:t>
            </w:r>
          </w:p>
        </w:tc>
        <w:tc>
          <w:tcPr>
            <w:tcW w:w="597" w:type="pct"/>
            <w:shd w:val="clear" w:color="auto" w:fill="auto"/>
            <w:vAlign w:val="center"/>
          </w:tcPr>
          <w:p w:rsidR="00431448" w:rsidRPr="00A5746B" w:rsidRDefault="00431448" w:rsidP="00C807FD">
            <w:pPr>
              <w:jc w:val="center"/>
              <w:rPr>
                <w:sz w:val="20"/>
                <w:szCs w:val="20"/>
              </w:rPr>
            </w:pPr>
            <w:r w:rsidRPr="00A5746B">
              <w:rPr>
                <w:sz w:val="20"/>
                <w:szCs w:val="20"/>
              </w:rPr>
              <w:t>0,975</w:t>
            </w:r>
          </w:p>
        </w:tc>
        <w:tc>
          <w:tcPr>
            <w:tcW w:w="1032" w:type="pct"/>
            <w:gridSpan w:val="2"/>
            <w:vAlign w:val="center"/>
          </w:tcPr>
          <w:p w:rsidR="00431448" w:rsidRPr="00A5746B" w:rsidRDefault="00431448" w:rsidP="00C807FD">
            <w:pPr>
              <w:jc w:val="center"/>
              <w:rPr>
                <w:sz w:val="20"/>
                <w:szCs w:val="20"/>
              </w:rPr>
            </w:pPr>
            <w:r w:rsidRPr="00A5746B">
              <w:rPr>
                <w:sz w:val="20"/>
                <w:szCs w:val="20"/>
              </w:rPr>
              <w:t>2088,9</w:t>
            </w:r>
          </w:p>
        </w:tc>
      </w:tr>
      <w:tr w:rsidR="00431448" w:rsidRPr="00A5746B" w:rsidTr="00C807FD">
        <w:tc>
          <w:tcPr>
            <w:tcW w:w="267" w:type="pct"/>
            <w:shd w:val="clear" w:color="auto" w:fill="auto"/>
            <w:vAlign w:val="center"/>
          </w:tcPr>
          <w:p w:rsidR="00431448" w:rsidRPr="00A5746B" w:rsidRDefault="00431448" w:rsidP="00C807FD">
            <w:pPr>
              <w:pStyle w:val="ab"/>
              <w:jc w:val="center"/>
              <w:rPr>
                <w:sz w:val="22"/>
                <w:szCs w:val="22"/>
              </w:rPr>
            </w:pPr>
            <w:r w:rsidRPr="00A5746B">
              <w:rPr>
                <w:sz w:val="22"/>
                <w:szCs w:val="22"/>
              </w:rPr>
              <w:t>4</w:t>
            </w:r>
          </w:p>
        </w:tc>
        <w:tc>
          <w:tcPr>
            <w:tcW w:w="3104" w:type="pct"/>
            <w:shd w:val="clear" w:color="auto" w:fill="auto"/>
            <w:vAlign w:val="center"/>
          </w:tcPr>
          <w:p w:rsidR="00431448" w:rsidRPr="00A5746B" w:rsidRDefault="00431448" w:rsidP="00C807FD">
            <w:pPr>
              <w:jc w:val="center"/>
              <w:rPr>
                <w:sz w:val="22"/>
              </w:rPr>
            </w:pPr>
            <w:r w:rsidRPr="00A5746B">
              <w:rPr>
                <w:sz w:val="22"/>
              </w:rPr>
              <w:t>Котельная (с.Пудем, ул. Гагарина, 2а)</w:t>
            </w:r>
          </w:p>
        </w:tc>
        <w:tc>
          <w:tcPr>
            <w:tcW w:w="597" w:type="pct"/>
            <w:shd w:val="clear" w:color="auto" w:fill="auto"/>
            <w:vAlign w:val="center"/>
          </w:tcPr>
          <w:p w:rsidR="00431448" w:rsidRPr="00A5746B" w:rsidRDefault="00431448" w:rsidP="00C807FD">
            <w:pPr>
              <w:jc w:val="center"/>
              <w:rPr>
                <w:sz w:val="20"/>
                <w:szCs w:val="20"/>
              </w:rPr>
            </w:pPr>
            <w:r w:rsidRPr="00A5746B">
              <w:rPr>
                <w:sz w:val="20"/>
                <w:szCs w:val="20"/>
              </w:rPr>
              <w:t>1,966</w:t>
            </w:r>
          </w:p>
        </w:tc>
        <w:tc>
          <w:tcPr>
            <w:tcW w:w="1032" w:type="pct"/>
            <w:gridSpan w:val="2"/>
            <w:vAlign w:val="center"/>
          </w:tcPr>
          <w:p w:rsidR="00431448" w:rsidRPr="00A5746B" w:rsidRDefault="00431448" w:rsidP="00C807FD">
            <w:pPr>
              <w:jc w:val="center"/>
              <w:rPr>
                <w:sz w:val="20"/>
                <w:szCs w:val="20"/>
              </w:rPr>
            </w:pPr>
            <w:r w:rsidRPr="00A5746B">
              <w:rPr>
                <w:sz w:val="20"/>
                <w:szCs w:val="20"/>
              </w:rPr>
              <w:t>5851,4</w:t>
            </w:r>
          </w:p>
        </w:tc>
      </w:tr>
      <w:tr w:rsidR="00431448" w:rsidRPr="00A5746B" w:rsidTr="00C807FD">
        <w:tc>
          <w:tcPr>
            <w:tcW w:w="267" w:type="pct"/>
            <w:shd w:val="clear" w:color="auto" w:fill="auto"/>
            <w:vAlign w:val="center"/>
          </w:tcPr>
          <w:p w:rsidR="00431448" w:rsidRPr="00A5746B" w:rsidRDefault="00431448" w:rsidP="00C807FD">
            <w:pPr>
              <w:pStyle w:val="ab"/>
              <w:jc w:val="center"/>
              <w:rPr>
                <w:sz w:val="22"/>
                <w:szCs w:val="22"/>
              </w:rPr>
            </w:pPr>
            <w:r w:rsidRPr="00A5746B">
              <w:rPr>
                <w:sz w:val="22"/>
                <w:szCs w:val="22"/>
              </w:rPr>
              <w:t>5</w:t>
            </w:r>
          </w:p>
        </w:tc>
        <w:tc>
          <w:tcPr>
            <w:tcW w:w="3104" w:type="pct"/>
            <w:shd w:val="clear" w:color="auto" w:fill="auto"/>
            <w:vAlign w:val="center"/>
          </w:tcPr>
          <w:p w:rsidR="00431448" w:rsidRPr="00A5746B" w:rsidRDefault="00431448" w:rsidP="00C807FD">
            <w:pPr>
              <w:jc w:val="center"/>
              <w:rPr>
                <w:sz w:val="22"/>
              </w:rPr>
            </w:pPr>
            <w:r w:rsidRPr="00A5746B">
              <w:rPr>
                <w:sz w:val="22"/>
              </w:rPr>
              <w:t>Котельная (п.Яр, ул. Ф.Васильева, 6а)</w:t>
            </w:r>
          </w:p>
        </w:tc>
        <w:tc>
          <w:tcPr>
            <w:tcW w:w="597" w:type="pct"/>
            <w:shd w:val="clear" w:color="auto" w:fill="auto"/>
            <w:vAlign w:val="center"/>
          </w:tcPr>
          <w:p w:rsidR="00431448" w:rsidRPr="00A5746B" w:rsidRDefault="00431448" w:rsidP="00C807FD">
            <w:pPr>
              <w:jc w:val="center"/>
              <w:rPr>
                <w:sz w:val="20"/>
                <w:szCs w:val="20"/>
              </w:rPr>
            </w:pPr>
            <w:r w:rsidRPr="00A5746B">
              <w:rPr>
                <w:sz w:val="20"/>
                <w:szCs w:val="20"/>
              </w:rPr>
              <w:t>2,801</w:t>
            </w:r>
          </w:p>
        </w:tc>
        <w:tc>
          <w:tcPr>
            <w:tcW w:w="1032" w:type="pct"/>
            <w:gridSpan w:val="2"/>
            <w:vAlign w:val="center"/>
          </w:tcPr>
          <w:p w:rsidR="00431448" w:rsidRPr="00A5746B" w:rsidRDefault="00431448" w:rsidP="00C807FD">
            <w:pPr>
              <w:jc w:val="center"/>
              <w:rPr>
                <w:sz w:val="20"/>
                <w:szCs w:val="20"/>
              </w:rPr>
            </w:pPr>
            <w:r w:rsidRPr="00A5746B">
              <w:rPr>
                <w:sz w:val="20"/>
                <w:szCs w:val="20"/>
              </w:rPr>
              <w:t>5208,5</w:t>
            </w:r>
          </w:p>
        </w:tc>
      </w:tr>
      <w:tr w:rsidR="00431448" w:rsidRPr="00A5746B" w:rsidTr="00C807FD">
        <w:tc>
          <w:tcPr>
            <w:tcW w:w="267" w:type="pct"/>
            <w:shd w:val="clear" w:color="auto" w:fill="auto"/>
            <w:vAlign w:val="center"/>
          </w:tcPr>
          <w:p w:rsidR="00431448" w:rsidRPr="00A5746B" w:rsidRDefault="00431448" w:rsidP="00C807FD">
            <w:pPr>
              <w:pStyle w:val="ab"/>
              <w:jc w:val="center"/>
              <w:rPr>
                <w:sz w:val="22"/>
                <w:szCs w:val="22"/>
              </w:rPr>
            </w:pPr>
            <w:r w:rsidRPr="00A5746B">
              <w:rPr>
                <w:sz w:val="22"/>
                <w:szCs w:val="22"/>
              </w:rPr>
              <w:t>6</w:t>
            </w:r>
          </w:p>
        </w:tc>
        <w:tc>
          <w:tcPr>
            <w:tcW w:w="3104" w:type="pct"/>
            <w:shd w:val="clear" w:color="auto" w:fill="auto"/>
            <w:vAlign w:val="center"/>
          </w:tcPr>
          <w:p w:rsidR="00431448" w:rsidRPr="00A5746B" w:rsidRDefault="00431448" w:rsidP="00C807FD">
            <w:pPr>
              <w:jc w:val="center"/>
              <w:rPr>
                <w:sz w:val="22"/>
              </w:rPr>
            </w:pPr>
            <w:r w:rsidRPr="00A5746B">
              <w:rPr>
                <w:sz w:val="22"/>
              </w:rPr>
              <w:t>Котельная (п.Яр, ул. Ф.Васильева, 29а)</w:t>
            </w:r>
          </w:p>
        </w:tc>
        <w:tc>
          <w:tcPr>
            <w:tcW w:w="597" w:type="pct"/>
            <w:shd w:val="clear" w:color="auto" w:fill="auto"/>
            <w:vAlign w:val="center"/>
          </w:tcPr>
          <w:p w:rsidR="00431448" w:rsidRPr="00A5746B" w:rsidRDefault="00431448" w:rsidP="00C807FD">
            <w:pPr>
              <w:jc w:val="center"/>
              <w:rPr>
                <w:sz w:val="20"/>
                <w:szCs w:val="20"/>
              </w:rPr>
            </w:pPr>
            <w:r w:rsidRPr="00A5746B">
              <w:rPr>
                <w:sz w:val="20"/>
                <w:szCs w:val="20"/>
              </w:rPr>
              <w:t>2,642</w:t>
            </w:r>
          </w:p>
        </w:tc>
        <w:tc>
          <w:tcPr>
            <w:tcW w:w="1032" w:type="pct"/>
            <w:gridSpan w:val="2"/>
            <w:vAlign w:val="center"/>
          </w:tcPr>
          <w:p w:rsidR="00431448" w:rsidRPr="00A5746B" w:rsidRDefault="00431448" w:rsidP="00C807FD">
            <w:pPr>
              <w:jc w:val="center"/>
              <w:rPr>
                <w:sz w:val="20"/>
                <w:szCs w:val="20"/>
              </w:rPr>
            </w:pPr>
            <w:r w:rsidRPr="00A5746B">
              <w:rPr>
                <w:sz w:val="20"/>
                <w:szCs w:val="20"/>
              </w:rPr>
              <w:t>6234,3</w:t>
            </w:r>
          </w:p>
        </w:tc>
      </w:tr>
      <w:tr w:rsidR="00431448" w:rsidRPr="00A5746B" w:rsidTr="00C807FD">
        <w:tc>
          <w:tcPr>
            <w:tcW w:w="267" w:type="pct"/>
            <w:shd w:val="clear" w:color="auto" w:fill="auto"/>
            <w:vAlign w:val="center"/>
          </w:tcPr>
          <w:p w:rsidR="00431448" w:rsidRPr="00A5746B" w:rsidRDefault="00431448" w:rsidP="00C807FD">
            <w:pPr>
              <w:pStyle w:val="ab"/>
              <w:jc w:val="center"/>
              <w:rPr>
                <w:sz w:val="22"/>
                <w:szCs w:val="22"/>
              </w:rPr>
            </w:pPr>
            <w:r w:rsidRPr="00A5746B">
              <w:rPr>
                <w:sz w:val="22"/>
                <w:szCs w:val="22"/>
              </w:rPr>
              <w:t>7</w:t>
            </w:r>
          </w:p>
        </w:tc>
        <w:tc>
          <w:tcPr>
            <w:tcW w:w="3104" w:type="pct"/>
            <w:shd w:val="clear" w:color="auto" w:fill="auto"/>
            <w:vAlign w:val="center"/>
          </w:tcPr>
          <w:p w:rsidR="00431448" w:rsidRPr="00A5746B" w:rsidRDefault="00431448" w:rsidP="00C807FD">
            <w:pPr>
              <w:jc w:val="center"/>
              <w:rPr>
                <w:sz w:val="22"/>
              </w:rPr>
            </w:pPr>
            <w:r w:rsidRPr="00A5746B">
              <w:rPr>
                <w:sz w:val="22"/>
              </w:rPr>
              <w:t>Котельная (д.Зюино, ул. Школьная, 77а)</w:t>
            </w:r>
          </w:p>
        </w:tc>
        <w:tc>
          <w:tcPr>
            <w:tcW w:w="597" w:type="pct"/>
            <w:shd w:val="clear" w:color="auto" w:fill="auto"/>
            <w:vAlign w:val="center"/>
          </w:tcPr>
          <w:p w:rsidR="00431448" w:rsidRPr="00A5746B" w:rsidRDefault="00431448" w:rsidP="00C807FD">
            <w:pPr>
              <w:jc w:val="center"/>
              <w:rPr>
                <w:sz w:val="20"/>
                <w:szCs w:val="20"/>
              </w:rPr>
            </w:pPr>
            <w:r w:rsidRPr="00A5746B">
              <w:rPr>
                <w:sz w:val="20"/>
                <w:szCs w:val="20"/>
              </w:rPr>
              <w:t>0,214</w:t>
            </w:r>
          </w:p>
        </w:tc>
        <w:tc>
          <w:tcPr>
            <w:tcW w:w="1032" w:type="pct"/>
            <w:gridSpan w:val="2"/>
            <w:vAlign w:val="center"/>
          </w:tcPr>
          <w:p w:rsidR="00431448" w:rsidRPr="00A5746B" w:rsidRDefault="00431448" w:rsidP="00C807FD">
            <w:pPr>
              <w:jc w:val="center"/>
              <w:rPr>
                <w:sz w:val="20"/>
                <w:szCs w:val="20"/>
              </w:rPr>
            </w:pPr>
            <w:r w:rsidRPr="00A5746B">
              <w:rPr>
                <w:sz w:val="20"/>
                <w:szCs w:val="20"/>
              </w:rPr>
              <w:t>585,6</w:t>
            </w:r>
          </w:p>
        </w:tc>
      </w:tr>
      <w:tr w:rsidR="00431448" w:rsidRPr="00A5746B" w:rsidTr="00C807FD">
        <w:tc>
          <w:tcPr>
            <w:tcW w:w="267" w:type="pct"/>
            <w:shd w:val="clear" w:color="auto" w:fill="auto"/>
            <w:vAlign w:val="center"/>
          </w:tcPr>
          <w:p w:rsidR="00431448" w:rsidRPr="00A5746B" w:rsidRDefault="00431448" w:rsidP="00C807FD">
            <w:pPr>
              <w:pStyle w:val="ab"/>
              <w:jc w:val="center"/>
              <w:rPr>
                <w:sz w:val="22"/>
                <w:szCs w:val="22"/>
              </w:rPr>
            </w:pPr>
            <w:r w:rsidRPr="00A5746B">
              <w:rPr>
                <w:sz w:val="22"/>
                <w:szCs w:val="22"/>
              </w:rPr>
              <w:t>8</w:t>
            </w:r>
          </w:p>
        </w:tc>
        <w:tc>
          <w:tcPr>
            <w:tcW w:w="3104" w:type="pct"/>
            <w:shd w:val="clear" w:color="auto" w:fill="auto"/>
            <w:vAlign w:val="center"/>
          </w:tcPr>
          <w:p w:rsidR="00431448" w:rsidRPr="00A5746B" w:rsidRDefault="00431448" w:rsidP="00C807FD">
            <w:pPr>
              <w:jc w:val="center"/>
              <w:rPr>
                <w:sz w:val="22"/>
              </w:rPr>
            </w:pPr>
            <w:r w:rsidRPr="00A5746B">
              <w:rPr>
                <w:sz w:val="22"/>
              </w:rPr>
              <w:t>Котельная (д.Бачумово, ул. Школьная, 17а)</w:t>
            </w:r>
          </w:p>
        </w:tc>
        <w:tc>
          <w:tcPr>
            <w:tcW w:w="597" w:type="pct"/>
            <w:shd w:val="clear" w:color="auto" w:fill="auto"/>
            <w:vAlign w:val="center"/>
          </w:tcPr>
          <w:p w:rsidR="00431448" w:rsidRPr="00A5746B" w:rsidRDefault="00431448" w:rsidP="00C807FD">
            <w:pPr>
              <w:jc w:val="center"/>
              <w:rPr>
                <w:sz w:val="20"/>
                <w:szCs w:val="20"/>
              </w:rPr>
            </w:pPr>
            <w:r w:rsidRPr="00A5746B">
              <w:rPr>
                <w:sz w:val="20"/>
                <w:szCs w:val="20"/>
              </w:rPr>
              <w:t>0,289</w:t>
            </w:r>
          </w:p>
        </w:tc>
        <w:tc>
          <w:tcPr>
            <w:tcW w:w="1032" w:type="pct"/>
            <w:gridSpan w:val="2"/>
            <w:vAlign w:val="center"/>
          </w:tcPr>
          <w:p w:rsidR="00431448" w:rsidRPr="00A5746B" w:rsidRDefault="00431448" w:rsidP="00C807FD">
            <w:pPr>
              <w:jc w:val="center"/>
              <w:rPr>
                <w:sz w:val="20"/>
                <w:szCs w:val="20"/>
              </w:rPr>
            </w:pPr>
            <w:r w:rsidRPr="00A5746B">
              <w:rPr>
                <w:sz w:val="20"/>
                <w:szCs w:val="20"/>
              </w:rPr>
              <w:t>630,5</w:t>
            </w:r>
          </w:p>
        </w:tc>
      </w:tr>
      <w:tr w:rsidR="00431448" w:rsidRPr="00A5746B" w:rsidTr="00C807FD">
        <w:tc>
          <w:tcPr>
            <w:tcW w:w="267" w:type="pct"/>
            <w:shd w:val="clear" w:color="auto" w:fill="auto"/>
            <w:vAlign w:val="center"/>
          </w:tcPr>
          <w:p w:rsidR="00431448" w:rsidRPr="00A5746B" w:rsidRDefault="00431448" w:rsidP="00C807FD">
            <w:pPr>
              <w:pStyle w:val="ab"/>
              <w:jc w:val="center"/>
              <w:rPr>
                <w:sz w:val="22"/>
                <w:szCs w:val="22"/>
              </w:rPr>
            </w:pPr>
            <w:r w:rsidRPr="00A5746B">
              <w:rPr>
                <w:sz w:val="22"/>
                <w:szCs w:val="22"/>
              </w:rPr>
              <w:t>9</w:t>
            </w:r>
          </w:p>
        </w:tc>
        <w:tc>
          <w:tcPr>
            <w:tcW w:w="3104" w:type="pct"/>
            <w:shd w:val="clear" w:color="auto" w:fill="auto"/>
            <w:vAlign w:val="center"/>
          </w:tcPr>
          <w:p w:rsidR="00431448" w:rsidRPr="00A5746B" w:rsidRDefault="00431448" w:rsidP="00C807FD">
            <w:pPr>
              <w:jc w:val="center"/>
              <w:rPr>
                <w:sz w:val="22"/>
              </w:rPr>
            </w:pPr>
            <w:r w:rsidRPr="00A5746B">
              <w:rPr>
                <w:sz w:val="22"/>
              </w:rPr>
              <w:t>Котельная (д. Ворца, ул. Чапаевская, 66)</w:t>
            </w:r>
          </w:p>
        </w:tc>
        <w:tc>
          <w:tcPr>
            <w:tcW w:w="597" w:type="pct"/>
            <w:shd w:val="clear" w:color="auto" w:fill="auto"/>
            <w:vAlign w:val="center"/>
          </w:tcPr>
          <w:p w:rsidR="00431448" w:rsidRPr="00A5746B" w:rsidRDefault="00431448" w:rsidP="00C807FD">
            <w:pPr>
              <w:jc w:val="center"/>
              <w:rPr>
                <w:sz w:val="20"/>
                <w:szCs w:val="20"/>
              </w:rPr>
            </w:pPr>
            <w:r w:rsidRPr="00A5746B">
              <w:rPr>
                <w:sz w:val="20"/>
                <w:szCs w:val="20"/>
              </w:rPr>
              <w:t>0,306</w:t>
            </w:r>
          </w:p>
        </w:tc>
        <w:tc>
          <w:tcPr>
            <w:tcW w:w="1032" w:type="pct"/>
            <w:gridSpan w:val="2"/>
            <w:vAlign w:val="center"/>
          </w:tcPr>
          <w:p w:rsidR="00431448" w:rsidRPr="00A5746B" w:rsidRDefault="00431448" w:rsidP="00C807FD">
            <w:pPr>
              <w:jc w:val="center"/>
              <w:rPr>
                <w:sz w:val="20"/>
                <w:szCs w:val="20"/>
              </w:rPr>
            </w:pPr>
            <w:r w:rsidRPr="00A5746B">
              <w:rPr>
                <w:sz w:val="20"/>
                <w:szCs w:val="20"/>
              </w:rPr>
              <w:t>570,6</w:t>
            </w:r>
          </w:p>
        </w:tc>
      </w:tr>
      <w:tr w:rsidR="00431448" w:rsidRPr="00A5746B" w:rsidTr="00C807FD">
        <w:tc>
          <w:tcPr>
            <w:tcW w:w="267" w:type="pct"/>
            <w:shd w:val="clear" w:color="auto" w:fill="auto"/>
            <w:vAlign w:val="center"/>
          </w:tcPr>
          <w:p w:rsidR="00431448" w:rsidRPr="00A5746B" w:rsidRDefault="00431448" w:rsidP="00C807FD">
            <w:pPr>
              <w:pStyle w:val="ab"/>
              <w:jc w:val="center"/>
              <w:rPr>
                <w:sz w:val="22"/>
                <w:szCs w:val="22"/>
              </w:rPr>
            </w:pPr>
            <w:r w:rsidRPr="00A5746B">
              <w:rPr>
                <w:sz w:val="22"/>
                <w:szCs w:val="22"/>
              </w:rPr>
              <w:t>10</w:t>
            </w:r>
          </w:p>
        </w:tc>
        <w:tc>
          <w:tcPr>
            <w:tcW w:w="3104" w:type="pct"/>
            <w:shd w:val="clear" w:color="auto" w:fill="auto"/>
            <w:vAlign w:val="center"/>
          </w:tcPr>
          <w:p w:rsidR="00431448" w:rsidRPr="00A5746B" w:rsidRDefault="00431448" w:rsidP="00C807FD">
            <w:pPr>
              <w:jc w:val="center"/>
              <w:rPr>
                <w:sz w:val="22"/>
              </w:rPr>
            </w:pPr>
            <w:r w:rsidRPr="00A5746B">
              <w:rPr>
                <w:sz w:val="22"/>
              </w:rPr>
              <w:t>Котельная (с.Укан, ул. Советская, 15б)</w:t>
            </w:r>
          </w:p>
        </w:tc>
        <w:tc>
          <w:tcPr>
            <w:tcW w:w="597" w:type="pct"/>
            <w:shd w:val="clear" w:color="auto" w:fill="auto"/>
            <w:vAlign w:val="center"/>
          </w:tcPr>
          <w:p w:rsidR="00431448" w:rsidRPr="00A5746B" w:rsidRDefault="00431448" w:rsidP="00C807FD">
            <w:pPr>
              <w:jc w:val="center"/>
              <w:rPr>
                <w:sz w:val="20"/>
                <w:szCs w:val="20"/>
              </w:rPr>
            </w:pPr>
            <w:r w:rsidRPr="00A5746B">
              <w:rPr>
                <w:sz w:val="20"/>
                <w:szCs w:val="20"/>
              </w:rPr>
              <w:t>0,305</w:t>
            </w:r>
          </w:p>
        </w:tc>
        <w:tc>
          <w:tcPr>
            <w:tcW w:w="1032" w:type="pct"/>
            <w:gridSpan w:val="2"/>
            <w:vAlign w:val="center"/>
          </w:tcPr>
          <w:p w:rsidR="00431448" w:rsidRPr="00A5746B" w:rsidRDefault="00431448" w:rsidP="00C807FD">
            <w:pPr>
              <w:jc w:val="center"/>
              <w:rPr>
                <w:sz w:val="20"/>
                <w:szCs w:val="20"/>
              </w:rPr>
            </w:pPr>
            <w:r w:rsidRPr="00A5746B">
              <w:rPr>
                <w:sz w:val="20"/>
                <w:szCs w:val="20"/>
              </w:rPr>
              <w:t>615,3</w:t>
            </w:r>
          </w:p>
        </w:tc>
      </w:tr>
      <w:tr w:rsidR="00431448" w:rsidRPr="00A5746B" w:rsidTr="00C807FD">
        <w:tc>
          <w:tcPr>
            <w:tcW w:w="267" w:type="pct"/>
            <w:shd w:val="clear" w:color="auto" w:fill="auto"/>
            <w:vAlign w:val="center"/>
          </w:tcPr>
          <w:p w:rsidR="00431448" w:rsidRPr="00A5746B" w:rsidRDefault="00431448" w:rsidP="00C807FD">
            <w:pPr>
              <w:pStyle w:val="ab"/>
              <w:jc w:val="center"/>
              <w:rPr>
                <w:sz w:val="22"/>
                <w:szCs w:val="22"/>
              </w:rPr>
            </w:pPr>
            <w:r w:rsidRPr="00A5746B">
              <w:rPr>
                <w:sz w:val="22"/>
                <w:szCs w:val="22"/>
              </w:rPr>
              <w:t>11</w:t>
            </w:r>
          </w:p>
        </w:tc>
        <w:tc>
          <w:tcPr>
            <w:tcW w:w="3104" w:type="pct"/>
            <w:shd w:val="clear" w:color="auto" w:fill="auto"/>
            <w:vAlign w:val="center"/>
          </w:tcPr>
          <w:p w:rsidR="00431448" w:rsidRPr="00A5746B" w:rsidRDefault="00431448" w:rsidP="00C807FD">
            <w:pPr>
              <w:jc w:val="center"/>
              <w:rPr>
                <w:sz w:val="22"/>
              </w:rPr>
            </w:pPr>
            <w:r w:rsidRPr="00A5746B">
              <w:rPr>
                <w:sz w:val="22"/>
              </w:rPr>
              <w:t>Котельная (п. Яр, ул. Ворошилова, 10ж)</w:t>
            </w:r>
          </w:p>
        </w:tc>
        <w:tc>
          <w:tcPr>
            <w:tcW w:w="597" w:type="pct"/>
            <w:shd w:val="clear" w:color="auto" w:fill="auto"/>
            <w:vAlign w:val="center"/>
          </w:tcPr>
          <w:p w:rsidR="00431448" w:rsidRPr="00A5746B" w:rsidRDefault="00431448" w:rsidP="00C807FD">
            <w:pPr>
              <w:jc w:val="center"/>
              <w:rPr>
                <w:sz w:val="20"/>
                <w:szCs w:val="20"/>
              </w:rPr>
            </w:pPr>
            <w:r w:rsidRPr="00A5746B">
              <w:rPr>
                <w:sz w:val="20"/>
                <w:szCs w:val="20"/>
              </w:rPr>
              <w:t>1,172</w:t>
            </w:r>
          </w:p>
        </w:tc>
        <w:tc>
          <w:tcPr>
            <w:tcW w:w="1032" w:type="pct"/>
            <w:gridSpan w:val="2"/>
            <w:vAlign w:val="center"/>
          </w:tcPr>
          <w:p w:rsidR="00431448" w:rsidRPr="00A5746B" w:rsidRDefault="00431448" w:rsidP="00C807FD">
            <w:pPr>
              <w:jc w:val="center"/>
              <w:rPr>
                <w:sz w:val="20"/>
                <w:szCs w:val="20"/>
              </w:rPr>
            </w:pPr>
            <w:r w:rsidRPr="00A5746B">
              <w:rPr>
                <w:sz w:val="20"/>
                <w:szCs w:val="20"/>
              </w:rPr>
              <w:t>3314,0</w:t>
            </w:r>
          </w:p>
        </w:tc>
      </w:tr>
      <w:tr w:rsidR="00431448" w:rsidRPr="00A5746B" w:rsidTr="00C807FD">
        <w:tc>
          <w:tcPr>
            <w:tcW w:w="267" w:type="pct"/>
            <w:shd w:val="clear" w:color="auto" w:fill="auto"/>
            <w:vAlign w:val="center"/>
          </w:tcPr>
          <w:p w:rsidR="00431448" w:rsidRPr="00A5746B" w:rsidRDefault="00431448" w:rsidP="00C807FD">
            <w:pPr>
              <w:pStyle w:val="ab"/>
              <w:jc w:val="center"/>
              <w:rPr>
                <w:sz w:val="22"/>
                <w:szCs w:val="22"/>
              </w:rPr>
            </w:pPr>
            <w:r w:rsidRPr="00A5746B">
              <w:rPr>
                <w:sz w:val="22"/>
                <w:szCs w:val="22"/>
              </w:rPr>
              <w:t>12</w:t>
            </w:r>
          </w:p>
        </w:tc>
        <w:tc>
          <w:tcPr>
            <w:tcW w:w="3104" w:type="pct"/>
            <w:shd w:val="clear" w:color="auto" w:fill="auto"/>
            <w:vAlign w:val="center"/>
          </w:tcPr>
          <w:p w:rsidR="00431448" w:rsidRPr="00A5746B" w:rsidRDefault="00431448" w:rsidP="00C807FD">
            <w:pPr>
              <w:jc w:val="center"/>
              <w:rPr>
                <w:sz w:val="22"/>
              </w:rPr>
            </w:pPr>
            <w:r w:rsidRPr="00A5746B">
              <w:rPr>
                <w:sz w:val="22"/>
              </w:rPr>
              <w:t>Котельная (д.Бармашур, ул. Советская, 42а)</w:t>
            </w:r>
          </w:p>
        </w:tc>
        <w:tc>
          <w:tcPr>
            <w:tcW w:w="597" w:type="pct"/>
            <w:shd w:val="clear" w:color="auto" w:fill="auto"/>
            <w:vAlign w:val="center"/>
          </w:tcPr>
          <w:p w:rsidR="00431448" w:rsidRPr="00A5746B" w:rsidRDefault="00431448" w:rsidP="00C807FD">
            <w:pPr>
              <w:jc w:val="center"/>
              <w:rPr>
                <w:sz w:val="20"/>
                <w:szCs w:val="20"/>
              </w:rPr>
            </w:pPr>
            <w:r w:rsidRPr="00A5746B">
              <w:rPr>
                <w:sz w:val="20"/>
                <w:szCs w:val="20"/>
              </w:rPr>
              <w:t>0,254</w:t>
            </w:r>
          </w:p>
        </w:tc>
        <w:tc>
          <w:tcPr>
            <w:tcW w:w="1032" w:type="pct"/>
            <w:gridSpan w:val="2"/>
            <w:vAlign w:val="center"/>
          </w:tcPr>
          <w:p w:rsidR="00431448" w:rsidRPr="00A5746B" w:rsidRDefault="00431448" w:rsidP="00C807FD">
            <w:pPr>
              <w:jc w:val="center"/>
              <w:rPr>
                <w:sz w:val="20"/>
                <w:szCs w:val="20"/>
              </w:rPr>
            </w:pPr>
            <w:r w:rsidRPr="00A5746B">
              <w:rPr>
                <w:sz w:val="20"/>
                <w:szCs w:val="20"/>
              </w:rPr>
              <w:t>665,9</w:t>
            </w:r>
          </w:p>
        </w:tc>
      </w:tr>
      <w:tr w:rsidR="00431448" w:rsidRPr="00A5746B" w:rsidTr="00C807FD">
        <w:tc>
          <w:tcPr>
            <w:tcW w:w="267" w:type="pct"/>
            <w:shd w:val="clear" w:color="auto" w:fill="auto"/>
            <w:vAlign w:val="center"/>
          </w:tcPr>
          <w:p w:rsidR="00431448" w:rsidRPr="00A5746B" w:rsidRDefault="00431448" w:rsidP="00C807FD">
            <w:pPr>
              <w:pStyle w:val="ab"/>
              <w:jc w:val="center"/>
              <w:rPr>
                <w:sz w:val="22"/>
                <w:szCs w:val="22"/>
              </w:rPr>
            </w:pPr>
            <w:r w:rsidRPr="00A5746B">
              <w:rPr>
                <w:sz w:val="22"/>
                <w:szCs w:val="22"/>
              </w:rPr>
              <w:t>13</w:t>
            </w:r>
          </w:p>
        </w:tc>
        <w:tc>
          <w:tcPr>
            <w:tcW w:w="3104" w:type="pct"/>
            <w:shd w:val="clear" w:color="auto" w:fill="auto"/>
            <w:vAlign w:val="center"/>
          </w:tcPr>
          <w:p w:rsidR="00431448" w:rsidRPr="00A5746B" w:rsidRDefault="00431448" w:rsidP="00C807FD">
            <w:pPr>
              <w:jc w:val="center"/>
              <w:rPr>
                <w:sz w:val="22"/>
              </w:rPr>
            </w:pPr>
            <w:r w:rsidRPr="00A5746B">
              <w:rPr>
                <w:sz w:val="22"/>
              </w:rPr>
              <w:t>Котельная (п.Яр, ул. Вокзальная, 21Б)</w:t>
            </w:r>
          </w:p>
        </w:tc>
        <w:tc>
          <w:tcPr>
            <w:tcW w:w="597" w:type="pct"/>
            <w:shd w:val="clear" w:color="auto" w:fill="auto"/>
            <w:vAlign w:val="center"/>
          </w:tcPr>
          <w:p w:rsidR="00431448" w:rsidRPr="00A5746B" w:rsidRDefault="00431448" w:rsidP="00C807FD">
            <w:pPr>
              <w:jc w:val="center"/>
              <w:rPr>
                <w:sz w:val="20"/>
                <w:szCs w:val="20"/>
              </w:rPr>
            </w:pPr>
            <w:r w:rsidRPr="00A5746B">
              <w:rPr>
                <w:sz w:val="20"/>
                <w:szCs w:val="20"/>
              </w:rPr>
              <w:t>0,030</w:t>
            </w:r>
          </w:p>
        </w:tc>
        <w:tc>
          <w:tcPr>
            <w:tcW w:w="1032" w:type="pct"/>
            <w:gridSpan w:val="2"/>
            <w:vAlign w:val="center"/>
          </w:tcPr>
          <w:p w:rsidR="00431448" w:rsidRPr="00A5746B" w:rsidRDefault="00431448" w:rsidP="00C807FD">
            <w:pPr>
              <w:jc w:val="center"/>
              <w:rPr>
                <w:sz w:val="20"/>
                <w:szCs w:val="20"/>
              </w:rPr>
            </w:pPr>
            <w:r w:rsidRPr="00A5746B">
              <w:rPr>
                <w:sz w:val="20"/>
                <w:szCs w:val="20"/>
              </w:rPr>
              <w:t>85,7</w:t>
            </w:r>
          </w:p>
        </w:tc>
      </w:tr>
      <w:tr w:rsidR="00431448" w:rsidRPr="00A5746B" w:rsidTr="00C807FD">
        <w:tc>
          <w:tcPr>
            <w:tcW w:w="267" w:type="pct"/>
            <w:shd w:val="clear" w:color="auto" w:fill="auto"/>
            <w:vAlign w:val="center"/>
          </w:tcPr>
          <w:p w:rsidR="00431448" w:rsidRPr="00A5746B" w:rsidRDefault="00431448" w:rsidP="00C807FD">
            <w:pPr>
              <w:pStyle w:val="ab"/>
              <w:jc w:val="center"/>
              <w:rPr>
                <w:sz w:val="22"/>
                <w:szCs w:val="22"/>
              </w:rPr>
            </w:pPr>
            <w:r w:rsidRPr="00A5746B">
              <w:rPr>
                <w:sz w:val="22"/>
                <w:szCs w:val="22"/>
              </w:rPr>
              <w:t>14</w:t>
            </w:r>
          </w:p>
        </w:tc>
        <w:tc>
          <w:tcPr>
            <w:tcW w:w="3104" w:type="pct"/>
            <w:shd w:val="clear" w:color="auto" w:fill="auto"/>
            <w:vAlign w:val="center"/>
          </w:tcPr>
          <w:p w:rsidR="00431448" w:rsidRPr="00A5746B" w:rsidRDefault="00431448" w:rsidP="00C807FD">
            <w:pPr>
              <w:jc w:val="center"/>
              <w:rPr>
                <w:sz w:val="22"/>
              </w:rPr>
            </w:pPr>
            <w:r w:rsidRPr="00A5746B">
              <w:rPr>
                <w:sz w:val="22"/>
              </w:rPr>
              <w:t>Котельная (п.Яр, ул. Горького, 23)</w:t>
            </w:r>
          </w:p>
        </w:tc>
        <w:tc>
          <w:tcPr>
            <w:tcW w:w="597" w:type="pct"/>
            <w:shd w:val="clear" w:color="auto" w:fill="auto"/>
            <w:vAlign w:val="center"/>
          </w:tcPr>
          <w:p w:rsidR="00431448" w:rsidRPr="00A5746B" w:rsidRDefault="00431448" w:rsidP="00C807FD">
            <w:pPr>
              <w:jc w:val="center"/>
              <w:rPr>
                <w:sz w:val="20"/>
                <w:szCs w:val="20"/>
              </w:rPr>
            </w:pPr>
            <w:r w:rsidRPr="00A5746B">
              <w:rPr>
                <w:sz w:val="20"/>
                <w:szCs w:val="20"/>
              </w:rPr>
              <w:t>0,212</w:t>
            </w:r>
          </w:p>
        </w:tc>
        <w:tc>
          <w:tcPr>
            <w:tcW w:w="1032" w:type="pct"/>
            <w:gridSpan w:val="2"/>
            <w:vAlign w:val="center"/>
          </w:tcPr>
          <w:p w:rsidR="00431448" w:rsidRPr="00A5746B" w:rsidRDefault="00431448" w:rsidP="00C807FD">
            <w:pPr>
              <w:jc w:val="center"/>
              <w:rPr>
                <w:sz w:val="20"/>
                <w:szCs w:val="20"/>
              </w:rPr>
            </w:pPr>
            <w:r w:rsidRPr="00A5746B">
              <w:rPr>
                <w:sz w:val="20"/>
                <w:szCs w:val="20"/>
              </w:rPr>
              <w:t>506,2</w:t>
            </w:r>
          </w:p>
        </w:tc>
      </w:tr>
      <w:tr w:rsidR="00431448" w:rsidRPr="00A5746B" w:rsidTr="00C807FD">
        <w:tc>
          <w:tcPr>
            <w:tcW w:w="267" w:type="pct"/>
            <w:shd w:val="clear" w:color="auto" w:fill="auto"/>
            <w:vAlign w:val="center"/>
          </w:tcPr>
          <w:p w:rsidR="00431448" w:rsidRPr="00A5746B" w:rsidRDefault="00431448" w:rsidP="00C807FD">
            <w:pPr>
              <w:pStyle w:val="ab"/>
              <w:jc w:val="center"/>
              <w:rPr>
                <w:sz w:val="22"/>
                <w:szCs w:val="22"/>
              </w:rPr>
            </w:pPr>
            <w:r w:rsidRPr="00A5746B">
              <w:rPr>
                <w:sz w:val="22"/>
                <w:szCs w:val="22"/>
              </w:rPr>
              <w:t>15</w:t>
            </w:r>
          </w:p>
        </w:tc>
        <w:tc>
          <w:tcPr>
            <w:tcW w:w="3104" w:type="pct"/>
            <w:shd w:val="clear" w:color="auto" w:fill="auto"/>
            <w:vAlign w:val="center"/>
          </w:tcPr>
          <w:p w:rsidR="00431448" w:rsidRPr="00A5746B" w:rsidRDefault="00504481" w:rsidP="00C807FD">
            <w:pPr>
              <w:jc w:val="center"/>
              <w:rPr>
                <w:sz w:val="22"/>
              </w:rPr>
            </w:pPr>
            <w:r>
              <w:rPr>
                <w:sz w:val="22"/>
              </w:rPr>
              <w:t>Котельная</w:t>
            </w:r>
            <w:r w:rsidR="00431448" w:rsidRPr="00A5746B">
              <w:rPr>
                <w:sz w:val="22"/>
              </w:rPr>
              <w:t xml:space="preserve"> (с.Пудем, ул. Горького, 49а, А)</w:t>
            </w:r>
          </w:p>
        </w:tc>
        <w:tc>
          <w:tcPr>
            <w:tcW w:w="597" w:type="pct"/>
            <w:shd w:val="clear" w:color="auto" w:fill="auto"/>
            <w:vAlign w:val="center"/>
          </w:tcPr>
          <w:p w:rsidR="00431448" w:rsidRPr="00A5746B" w:rsidRDefault="00431448" w:rsidP="00C807FD">
            <w:pPr>
              <w:jc w:val="center"/>
              <w:rPr>
                <w:sz w:val="20"/>
                <w:szCs w:val="20"/>
              </w:rPr>
            </w:pPr>
            <w:r w:rsidRPr="00A5746B">
              <w:rPr>
                <w:sz w:val="20"/>
                <w:szCs w:val="20"/>
              </w:rPr>
              <w:t>0,163</w:t>
            </w:r>
          </w:p>
        </w:tc>
        <w:tc>
          <w:tcPr>
            <w:tcW w:w="1032" w:type="pct"/>
            <w:gridSpan w:val="2"/>
            <w:vAlign w:val="center"/>
          </w:tcPr>
          <w:p w:rsidR="00431448" w:rsidRPr="00A5746B" w:rsidRDefault="00431448" w:rsidP="00C807FD">
            <w:pPr>
              <w:jc w:val="center"/>
              <w:rPr>
                <w:sz w:val="20"/>
                <w:szCs w:val="20"/>
              </w:rPr>
            </w:pPr>
            <w:r w:rsidRPr="00A5746B">
              <w:rPr>
                <w:sz w:val="20"/>
                <w:szCs w:val="20"/>
              </w:rPr>
              <w:t>429,9</w:t>
            </w:r>
          </w:p>
        </w:tc>
      </w:tr>
      <w:tr w:rsidR="00431448" w:rsidRPr="00A5746B" w:rsidTr="00C807FD">
        <w:tc>
          <w:tcPr>
            <w:tcW w:w="267" w:type="pct"/>
            <w:shd w:val="clear" w:color="auto" w:fill="auto"/>
            <w:vAlign w:val="center"/>
          </w:tcPr>
          <w:p w:rsidR="00431448" w:rsidRPr="00A5746B" w:rsidRDefault="00431448" w:rsidP="00C807FD">
            <w:pPr>
              <w:pStyle w:val="ab"/>
              <w:jc w:val="center"/>
              <w:rPr>
                <w:sz w:val="22"/>
                <w:szCs w:val="22"/>
              </w:rPr>
            </w:pPr>
            <w:r w:rsidRPr="00A5746B">
              <w:rPr>
                <w:sz w:val="22"/>
                <w:szCs w:val="22"/>
              </w:rPr>
              <w:t>16</w:t>
            </w:r>
          </w:p>
        </w:tc>
        <w:tc>
          <w:tcPr>
            <w:tcW w:w="3104" w:type="pct"/>
            <w:shd w:val="clear" w:color="auto" w:fill="auto"/>
            <w:vAlign w:val="center"/>
          </w:tcPr>
          <w:p w:rsidR="00431448" w:rsidRPr="00A5746B" w:rsidRDefault="00431448" w:rsidP="00C807FD">
            <w:pPr>
              <w:jc w:val="center"/>
              <w:rPr>
                <w:sz w:val="22"/>
              </w:rPr>
            </w:pPr>
            <w:r w:rsidRPr="00A5746B">
              <w:rPr>
                <w:sz w:val="22"/>
              </w:rPr>
              <w:t>Котельная (с.Никольское, ул. Центральная, 4)</w:t>
            </w:r>
          </w:p>
        </w:tc>
        <w:tc>
          <w:tcPr>
            <w:tcW w:w="597" w:type="pct"/>
            <w:shd w:val="clear" w:color="auto" w:fill="auto"/>
            <w:vAlign w:val="center"/>
          </w:tcPr>
          <w:p w:rsidR="00431448" w:rsidRPr="00A5746B" w:rsidRDefault="00431448" w:rsidP="00C807FD">
            <w:pPr>
              <w:jc w:val="center"/>
              <w:rPr>
                <w:sz w:val="20"/>
                <w:szCs w:val="20"/>
              </w:rPr>
            </w:pPr>
            <w:r w:rsidRPr="00A5746B">
              <w:rPr>
                <w:sz w:val="20"/>
                <w:szCs w:val="20"/>
              </w:rPr>
              <w:t>0,135</w:t>
            </w:r>
          </w:p>
        </w:tc>
        <w:tc>
          <w:tcPr>
            <w:tcW w:w="1032" w:type="pct"/>
            <w:gridSpan w:val="2"/>
            <w:vAlign w:val="center"/>
          </w:tcPr>
          <w:p w:rsidR="00431448" w:rsidRPr="00A5746B" w:rsidRDefault="00431448" w:rsidP="00C807FD">
            <w:pPr>
              <w:jc w:val="center"/>
              <w:rPr>
                <w:sz w:val="20"/>
                <w:szCs w:val="20"/>
              </w:rPr>
            </w:pPr>
            <w:r w:rsidRPr="00A5746B">
              <w:rPr>
                <w:sz w:val="20"/>
                <w:szCs w:val="20"/>
              </w:rPr>
              <w:t>373,3</w:t>
            </w:r>
          </w:p>
        </w:tc>
      </w:tr>
      <w:tr w:rsidR="00431448" w:rsidRPr="00A5746B" w:rsidTr="00C807FD">
        <w:tc>
          <w:tcPr>
            <w:tcW w:w="267" w:type="pct"/>
            <w:shd w:val="clear" w:color="auto" w:fill="auto"/>
            <w:vAlign w:val="center"/>
          </w:tcPr>
          <w:p w:rsidR="00431448" w:rsidRPr="00A5746B" w:rsidRDefault="00431448" w:rsidP="00C807FD">
            <w:pPr>
              <w:pStyle w:val="ab"/>
              <w:jc w:val="center"/>
              <w:rPr>
                <w:sz w:val="22"/>
                <w:szCs w:val="22"/>
              </w:rPr>
            </w:pPr>
            <w:r w:rsidRPr="00A5746B">
              <w:rPr>
                <w:sz w:val="22"/>
                <w:szCs w:val="22"/>
              </w:rPr>
              <w:t>17</w:t>
            </w:r>
          </w:p>
        </w:tc>
        <w:tc>
          <w:tcPr>
            <w:tcW w:w="3104" w:type="pct"/>
            <w:shd w:val="clear" w:color="auto" w:fill="auto"/>
            <w:vAlign w:val="center"/>
          </w:tcPr>
          <w:p w:rsidR="00431448" w:rsidRPr="00A5746B" w:rsidRDefault="00431448" w:rsidP="00C807FD">
            <w:pPr>
              <w:jc w:val="center"/>
              <w:rPr>
                <w:sz w:val="22"/>
              </w:rPr>
            </w:pPr>
            <w:r w:rsidRPr="00A5746B">
              <w:rPr>
                <w:sz w:val="22"/>
              </w:rPr>
              <w:t>Котельная (с.Елово, ул. Школьная, 11а)</w:t>
            </w:r>
          </w:p>
        </w:tc>
        <w:tc>
          <w:tcPr>
            <w:tcW w:w="597" w:type="pct"/>
            <w:shd w:val="clear" w:color="auto" w:fill="auto"/>
            <w:vAlign w:val="center"/>
          </w:tcPr>
          <w:p w:rsidR="00431448" w:rsidRPr="00A5746B" w:rsidRDefault="00431448" w:rsidP="00C807FD">
            <w:pPr>
              <w:jc w:val="center"/>
              <w:rPr>
                <w:sz w:val="20"/>
                <w:szCs w:val="20"/>
              </w:rPr>
            </w:pPr>
            <w:r w:rsidRPr="00A5746B">
              <w:rPr>
                <w:sz w:val="20"/>
                <w:szCs w:val="20"/>
              </w:rPr>
              <w:t>0,116</w:t>
            </w:r>
          </w:p>
        </w:tc>
        <w:tc>
          <w:tcPr>
            <w:tcW w:w="1032" w:type="pct"/>
            <w:gridSpan w:val="2"/>
            <w:vAlign w:val="center"/>
          </w:tcPr>
          <w:p w:rsidR="00431448" w:rsidRPr="00A5746B" w:rsidRDefault="00431448" w:rsidP="00C807FD">
            <w:pPr>
              <w:jc w:val="center"/>
              <w:rPr>
                <w:sz w:val="20"/>
                <w:szCs w:val="20"/>
              </w:rPr>
            </w:pPr>
            <w:r w:rsidRPr="00A5746B">
              <w:rPr>
                <w:sz w:val="20"/>
                <w:szCs w:val="20"/>
              </w:rPr>
              <w:t>208,3</w:t>
            </w:r>
          </w:p>
        </w:tc>
      </w:tr>
      <w:tr w:rsidR="00431448" w:rsidRPr="00A5746B" w:rsidTr="00C807FD">
        <w:tc>
          <w:tcPr>
            <w:tcW w:w="267" w:type="pct"/>
            <w:shd w:val="clear" w:color="auto" w:fill="auto"/>
            <w:vAlign w:val="center"/>
          </w:tcPr>
          <w:p w:rsidR="00431448" w:rsidRPr="00A5746B" w:rsidRDefault="00431448" w:rsidP="00C807FD">
            <w:pPr>
              <w:pStyle w:val="ab"/>
              <w:jc w:val="center"/>
              <w:rPr>
                <w:sz w:val="22"/>
                <w:szCs w:val="22"/>
              </w:rPr>
            </w:pPr>
            <w:r w:rsidRPr="00A5746B">
              <w:rPr>
                <w:sz w:val="22"/>
                <w:szCs w:val="22"/>
              </w:rPr>
              <w:t>18</w:t>
            </w:r>
          </w:p>
        </w:tc>
        <w:tc>
          <w:tcPr>
            <w:tcW w:w="3104" w:type="pct"/>
            <w:shd w:val="clear" w:color="auto" w:fill="auto"/>
            <w:vAlign w:val="center"/>
          </w:tcPr>
          <w:p w:rsidR="00431448" w:rsidRPr="00A5746B" w:rsidRDefault="00431448" w:rsidP="00C807FD">
            <w:pPr>
              <w:jc w:val="center"/>
              <w:rPr>
                <w:sz w:val="22"/>
              </w:rPr>
            </w:pPr>
            <w:r w:rsidRPr="00A5746B">
              <w:rPr>
                <w:sz w:val="22"/>
              </w:rPr>
              <w:t>Котельная (п.Яр, ул. Пролетарская, 14)</w:t>
            </w:r>
          </w:p>
        </w:tc>
        <w:tc>
          <w:tcPr>
            <w:tcW w:w="597" w:type="pct"/>
            <w:shd w:val="clear" w:color="auto" w:fill="auto"/>
            <w:vAlign w:val="center"/>
          </w:tcPr>
          <w:p w:rsidR="00431448" w:rsidRPr="00A5746B" w:rsidRDefault="00431448" w:rsidP="00C807FD">
            <w:pPr>
              <w:jc w:val="center"/>
              <w:rPr>
                <w:sz w:val="20"/>
                <w:szCs w:val="20"/>
              </w:rPr>
            </w:pPr>
            <w:r w:rsidRPr="00A5746B">
              <w:rPr>
                <w:sz w:val="20"/>
                <w:szCs w:val="20"/>
              </w:rPr>
              <w:t>0,041</w:t>
            </w:r>
          </w:p>
        </w:tc>
        <w:tc>
          <w:tcPr>
            <w:tcW w:w="1032" w:type="pct"/>
            <w:gridSpan w:val="2"/>
            <w:vAlign w:val="center"/>
          </w:tcPr>
          <w:p w:rsidR="00431448" w:rsidRPr="00A5746B" w:rsidRDefault="00431448" w:rsidP="00C807FD">
            <w:pPr>
              <w:jc w:val="center"/>
              <w:rPr>
                <w:sz w:val="20"/>
                <w:szCs w:val="20"/>
              </w:rPr>
            </w:pPr>
            <w:r w:rsidRPr="00A5746B">
              <w:rPr>
                <w:sz w:val="20"/>
                <w:szCs w:val="20"/>
              </w:rPr>
              <w:t>82,2</w:t>
            </w:r>
          </w:p>
        </w:tc>
      </w:tr>
      <w:tr w:rsidR="00431448" w:rsidRPr="00A5746B" w:rsidTr="00C807FD">
        <w:tc>
          <w:tcPr>
            <w:tcW w:w="267" w:type="pct"/>
            <w:shd w:val="clear" w:color="auto" w:fill="auto"/>
            <w:vAlign w:val="center"/>
          </w:tcPr>
          <w:p w:rsidR="00431448" w:rsidRPr="00A5746B" w:rsidRDefault="00431448" w:rsidP="00C807FD">
            <w:pPr>
              <w:pStyle w:val="ab"/>
              <w:jc w:val="center"/>
              <w:rPr>
                <w:sz w:val="22"/>
                <w:szCs w:val="22"/>
              </w:rPr>
            </w:pPr>
            <w:r w:rsidRPr="00A5746B">
              <w:rPr>
                <w:sz w:val="22"/>
                <w:szCs w:val="22"/>
              </w:rPr>
              <w:t>19</w:t>
            </w:r>
          </w:p>
        </w:tc>
        <w:tc>
          <w:tcPr>
            <w:tcW w:w="3104" w:type="pct"/>
            <w:shd w:val="clear" w:color="auto" w:fill="auto"/>
            <w:vAlign w:val="center"/>
          </w:tcPr>
          <w:p w:rsidR="00431448" w:rsidRPr="00A5746B" w:rsidRDefault="00431448" w:rsidP="00C807FD">
            <w:pPr>
              <w:jc w:val="center"/>
              <w:rPr>
                <w:sz w:val="22"/>
              </w:rPr>
            </w:pPr>
            <w:r w:rsidRPr="00A5746B">
              <w:rPr>
                <w:sz w:val="22"/>
              </w:rPr>
              <w:t>Котельная (п. Яр, пер. Яр-пост, 1-1а)</w:t>
            </w:r>
          </w:p>
        </w:tc>
        <w:tc>
          <w:tcPr>
            <w:tcW w:w="597" w:type="pct"/>
            <w:shd w:val="clear" w:color="auto" w:fill="auto"/>
            <w:vAlign w:val="center"/>
          </w:tcPr>
          <w:p w:rsidR="00431448" w:rsidRPr="00A5746B" w:rsidRDefault="00431448" w:rsidP="00C807FD">
            <w:pPr>
              <w:jc w:val="center"/>
              <w:rPr>
                <w:sz w:val="20"/>
                <w:szCs w:val="20"/>
              </w:rPr>
            </w:pPr>
            <w:r w:rsidRPr="00A5746B">
              <w:rPr>
                <w:sz w:val="20"/>
                <w:szCs w:val="20"/>
              </w:rPr>
              <w:t>0,650</w:t>
            </w:r>
          </w:p>
        </w:tc>
        <w:tc>
          <w:tcPr>
            <w:tcW w:w="1032" w:type="pct"/>
            <w:gridSpan w:val="2"/>
            <w:vAlign w:val="center"/>
          </w:tcPr>
          <w:p w:rsidR="00431448" w:rsidRPr="00A5746B" w:rsidRDefault="00431448" w:rsidP="00C807FD">
            <w:pPr>
              <w:jc w:val="center"/>
              <w:rPr>
                <w:sz w:val="20"/>
                <w:szCs w:val="20"/>
              </w:rPr>
            </w:pPr>
            <w:r w:rsidRPr="00A5746B">
              <w:rPr>
                <w:sz w:val="20"/>
                <w:szCs w:val="20"/>
              </w:rPr>
              <w:t>193</w:t>
            </w:r>
          </w:p>
        </w:tc>
      </w:tr>
    </w:tbl>
    <w:p w:rsidR="00864954" w:rsidRPr="00A5746B" w:rsidRDefault="000F34E7" w:rsidP="0006129B">
      <w:pPr>
        <w:pStyle w:val="21"/>
        <w:spacing w:line="240" w:lineRule="auto"/>
        <w:rPr>
          <w:lang w:eastAsia="ru-RU"/>
        </w:rPr>
      </w:pPr>
      <w:bookmarkStart w:id="157" w:name="_Toc121588494"/>
      <w:r w:rsidRPr="00A5746B">
        <w:rPr>
          <w:lang w:eastAsia="ru-RU"/>
        </w:rPr>
        <w:t>2.2</w:t>
      </w:r>
      <w:r w:rsidR="00864954" w:rsidRPr="00A5746B">
        <w:rPr>
          <w:lang w:eastAsia="ru-RU"/>
        </w:rPr>
        <w:t xml:space="preserve"> </w:t>
      </w:r>
      <w:r w:rsidRPr="00A5746B">
        <w:rPr>
          <w:lang w:eastAsia="ru-RU"/>
        </w:rPr>
        <w:t>П</w:t>
      </w:r>
      <w:r w:rsidR="00274C31" w:rsidRPr="00A5746B">
        <w:rPr>
          <w:lang w:eastAsia="ru-RU"/>
        </w:rPr>
        <w:t>рогнозы приростов площади строительных фондов, сгруппированные по ра</w:t>
      </w:r>
      <w:r w:rsidR="00274C31" w:rsidRPr="00A5746B">
        <w:rPr>
          <w:lang w:eastAsia="ru-RU"/>
        </w:rPr>
        <w:t>с</w:t>
      </w:r>
      <w:r w:rsidR="00274C31" w:rsidRPr="00A5746B">
        <w:rPr>
          <w:lang w:eastAsia="ru-RU"/>
        </w:rPr>
        <w:t>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w:t>
      </w:r>
      <w:r w:rsidR="00274C31" w:rsidRPr="00A5746B">
        <w:rPr>
          <w:lang w:eastAsia="ru-RU"/>
        </w:rPr>
        <w:t>ь</w:t>
      </w:r>
      <w:r w:rsidR="00274C31" w:rsidRPr="00A5746B">
        <w:rPr>
          <w:lang w:eastAsia="ru-RU"/>
        </w:rPr>
        <w:t>ные жилые дома, общественные здания, производственные здания промышленных пре</w:t>
      </w:r>
      <w:r w:rsidR="00274C31" w:rsidRPr="00A5746B">
        <w:rPr>
          <w:lang w:eastAsia="ru-RU"/>
        </w:rPr>
        <w:t>д</w:t>
      </w:r>
      <w:r w:rsidR="00274C31" w:rsidRPr="00A5746B">
        <w:rPr>
          <w:lang w:eastAsia="ru-RU"/>
        </w:rPr>
        <w:t>приятий, на каждом этапе</w:t>
      </w:r>
      <w:bookmarkEnd w:id="157"/>
    </w:p>
    <w:p w:rsidR="00F63118" w:rsidRPr="00A5746B" w:rsidRDefault="005744A0" w:rsidP="0006129B">
      <w:pPr>
        <w:tabs>
          <w:tab w:val="left" w:pos="0"/>
        </w:tabs>
        <w:ind w:firstLine="709"/>
        <w:rPr>
          <w:rFonts w:eastAsia="Times New Roman"/>
          <w:szCs w:val="24"/>
          <w:lang w:eastAsia="ru-RU"/>
        </w:rPr>
      </w:pPr>
      <w:r w:rsidRPr="00A5746B">
        <w:rPr>
          <w:rFonts w:eastAsia="Times New Roman"/>
          <w:szCs w:val="24"/>
          <w:lang w:eastAsia="ru-RU"/>
        </w:rPr>
        <w:t>Планом развития</w:t>
      </w:r>
      <w:r w:rsidR="00D458C1" w:rsidRPr="00A5746B">
        <w:rPr>
          <w:rFonts w:eastAsia="Times New Roman"/>
          <w:szCs w:val="24"/>
          <w:lang w:eastAsia="ru-RU"/>
        </w:rPr>
        <w:t xml:space="preserve"> </w:t>
      </w:r>
      <w:r w:rsidR="00FE6FCF" w:rsidRPr="00A5746B">
        <w:rPr>
          <w:rFonts w:eastAsia="Times New Roman"/>
          <w:szCs w:val="24"/>
          <w:lang w:eastAsia="ru-RU"/>
        </w:rPr>
        <w:t>округа</w:t>
      </w:r>
      <w:r w:rsidR="00E41600" w:rsidRPr="00A5746B">
        <w:rPr>
          <w:rFonts w:eastAsia="Times New Roman"/>
          <w:szCs w:val="24"/>
          <w:lang w:eastAsia="ru-RU"/>
        </w:rPr>
        <w:t xml:space="preserve"> </w:t>
      </w:r>
      <w:r w:rsidRPr="00A5746B">
        <w:rPr>
          <w:rFonts w:eastAsia="Times New Roman"/>
          <w:szCs w:val="24"/>
          <w:lang w:eastAsia="ru-RU"/>
        </w:rPr>
        <w:t>предусматривается новое жилищное строительство, размеща</w:t>
      </w:r>
      <w:r w:rsidRPr="00A5746B">
        <w:rPr>
          <w:rFonts w:eastAsia="Times New Roman"/>
          <w:szCs w:val="24"/>
          <w:lang w:eastAsia="ru-RU"/>
        </w:rPr>
        <w:t>е</w:t>
      </w:r>
      <w:r w:rsidRPr="00A5746B">
        <w:rPr>
          <w:rFonts w:eastAsia="Times New Roman"/>
          <w:szCs w:val="24"/>
          <w:lang w:eastAsia="ru-RU"/>
        </w:rPr>
        <w:t>мое на территориях существующей застройки путем реконструкции и создания но</w:t>
      </w:r>
      <w:r w:rsidR="00963C29" w:rsidRPr="00A5746B">
        <w:rPr>
          <w:rFonts w:eastAsia="Times New Roman"/>
          <w:szCs w:val="24"/>
          <w:lang w:eastAsia="ru-RU"/>
        </w:rPr>
        <w:t>вой со</w:t>
      </w:r>
      <w:r w:rsidRPr="00A5746B">
        <w:rPr>
          <w:rFonts w:eastAsia="Times New Roman"/>
          <w:szCs w:val="24"/>
          <w:lang w:eastAsia="ru-RU"/>
        </w:rPr>
        <w:t>вр</w:t>
      </w:r>
      <w:r w:rsidRPr="00A5746B">
        <w:rPr>
          <w:rFonts w:eastAsia="Times New Roman"/>
          <w:szCs w:val="24"/>
          <w:lang w:eastAsia="ru-RU"/>
        </w:rPr>
        <w:t>е</w:t>
      </w:r>
      <w:r w:rsidRPr="00A5746B">
        <w:rPr>
          <w:rFonts w:eastAsia="Times New Roman"/>
          <w:szCs w:val="24"/>
          <w:lang w:eastAsia="ru-RU"/>
        </w:rPr>
        <w:t xml:space="preserve">менной застройки, обеспечивающей комфортные условия проживания. </w:t>
      </w:r>
      <w:r w:rsidR="00F63118" w:rsidRPr="00A5746B">
        <w:rPr>
          <w:rFonts w:eastAsia="Times New Roman"/>
          <w:szCs w:val="24"/>
          <w:lang w:eastAsia="ru-RU"/>
        </w:rPr>
        <w:t>В соответствии с пл</w:t>
      </w:r>
      <w:r w:rsidR="00F63118" w:rsidRPr="00A5746B">
        <w:rPr>
          <w:rFonts w:eastAsia="Times New Roman"/>
          <w:szCs w:val="24"/>
          <w:lang w:eastAsia="ru-RU"/>
        </w:rPr>
        <w:t>а</w:t>
      </w:r>
      <w:r w:rsidR="00F63118" w:rsidRPr="00A5746B">
        <w:rPr>
          <w:rFonts w:eastAsia="Times New Roman"/>
          <w:szCs w:val="24"/>
          <w:lang w:eastAsia="ru-RU"/>
        </w:rPr>
        <w:t xml:space="preserve">нами развития </w:t>
      </w:r>
      <w:r w:rsidR="00070E4F" w:rsidRPr="00A5746B">
        <w:rPr>
          <w:rFonts w:eastAsia="Times New Roman"/>
          <w:szCs w:val="24"/>
          <w:lang w:eastAsia="ru-RU"/>
        </w:rPr>
        <w:t xml:space="preserve">на территории </w:t>
      </w:r>
      <w:r w:rsidR="00FE6FCF" w:rsidRPr="00A5746B">
        <w:rPr>
          <w:rFonts w:eastAsia="Times New Roman"/>
          <w:szCs w:val="24"/>
          <w:lang w:eastAsia="ru-RU"/>
        </w:rPr>
        <w:t>округа</w:t>
      </w:r>
      <w:r w:rsidR="003F3107" w:rsidRPr="00A5746B">
        <w:rPr>
          <w:rFonts w:eastAsia="Times New Roman"/>
          <w:szCs w:val="24"/>
          <w:lang w:eastAsia="ru-RU"/>
        </w:rPr>
        <w:t xml:space="preserve"> </w:t>
      </w:r>
      <w:r w:rsidR="00F63118" w:rsidRPr="00A5746B">
        <w:rPr>
          <w:rFonts w:eastAsia="Times New Roman"/>
          <w:szCs w:val="24"/>
          <w:lang w:eastAsia="ru-RU"/>
        </w:rPr>
        <w:t>планируется строительст</w:t>
      </w:r>
      <w:r w:rsidR="00950EF9" w:rsidRPr="00A5746B">
        <w:rPr>
          <w:rFonts w:eastAsia="Times New Roman"/>
          <w:szCs w:val="24"/>
          <w:lang w:eastAsia="ru-RU"/>
        </w:rPr>
        <w:t>во жилых и общественных зд</w:t>
      </w:r>
      <w:r w:rsidR="00950EF9" w:rsidRPr="00A5746B">
        <w:rPr>
          <w:rFonts w:eastAsia="Times New Roman"/>
          <w:szCs w:val="24"/>
          <w:lang w:eastAsia="ru-RU"/>
        </w:rPr>
        <w:t>а</w:t>
      </w:r>
      <w:r w:rsidR="00950EF9" w:rsidRPr="00A5746B">
        <w:rPr>
          <w:rFonts w:eastAsia="Times New Roman"/>
          <w:szCs w:val="24"/>
          <w:lang w:eastAsia="ru-RU"/>
        </w:rPr>
        <w:t>ний, а также индивидуальных жилых домов.</w:t>
      </w:r>
    </w:p>
    <w:p w:rsidR="00530A12" w:rsidRPr="00A5746B" w:rsidRDefault="00530A12" w:rsidP="0006129B">
      <w:pPr>
        <w:pStyle w:val="Affb"/>
      </w:pPr>
      <w:r w:rsidRPr="00A5746B">
        <w:t>В настоящее время строительство жилья на территории</w:t>
      </w:r>
      <w:r w:rsidR="003F3107" w:rsidRPr="00A5746B">
        <w:t xml:space="preserve"> </w:t>
      </w:r>
      <w:r w:rsidR="008E3778" w:rsidRPr="00A5746B">
        <w:t>округа</w:t>
      </w:r>
      <w:r w:rsidR="003F3107" w:rsidRPr="00A5746B">
        <w:t xml:space="preserve"> </w:t>
      </w:r>
      <w:r w:rsidRPr="00A5746B">
        <w:t>представлено индивид</w:t>
      </w:r>
      <w:r w:rsidRPr="00A5746B">
        <w:t>у</w:t>
      </w:r>
      <w:r w:rsidRPr="00A5746B">
        <w:t>альной жилой застройкой. Сведения о строительстве жилья приведено в таблице ниже.</w:t>
      </w:r>
    </w:p>
    <w:p w:rsidR="00070327" w:rsidRPr="00A5746B" w:rsidRDefault="00070327" w:rsidP="0006129B">
      <w:pPr>
        <w:pStyle w:val="Affb"/>
      </w:pPr>
    </w:p>
    <w:p w:rsidR="00530A12" w:rsidRPr="00A5746B" w:rsidRDefault="00530A12" w:rsidP="0006129B">
      <w:pPr>
        <w:pStyle w:val="aff9"/>
        <w:spacing w:line="240" w:lineRule="auto"/>
      </w:pPr>
      <w:r w:rsidRPr="00A5746B">
        <w:t xml:space="preserve">Таблица </w:t>
      </w:r>
      <w:r w:rsidR="008A3CE6" w:rsidRPr="00A5746B">
        <w:fldChar w:fldCharType="begin"/>
      </w:r>
      <w:r w:rsidR="00A851D1" w:rsidRPr="00A5746B">
        <w:instrText xml:space="preserve"> SEQ Таблица \* ARABIC </w:instrText>
      </w:r>
      <w:r w:rsidR="008A3CE6" w:rsidRPr="00A5746B">
        <w:fldChar w:fldCharType="separate"/>
      </w:r>
      <w:r w:rsidR="00A5746B" w:rsidRPr="00A5746B">
        <w:rPr>
          <w:noProof/>
        </w:rPr>
        <w:t>42</w:t>
      </w:r>
      <w:r w:rsidR="008A3CE6" w:rsidRPr="00A5746B">
        <w:rPr>
          <w:noProof/>
        </w:rPr>
        <w:fldChar w:fldCharType="end"/>
      </w:r>
      <w:r w:rsidRPr="00A5746B">
        <w:t xml:space="preserve"> – Сведения о строительстве жилья </w:t>
      </w:r>
      <w:r w:rsidR="00070E4F" w:rsidRPr="00A5746B">
        <w:t xml:space="preserve">на территории </w:t>
      </w:r>
      <w:r w:rsidR="00FE6FCF" w:rsidRPr="00A5746B">
        <w:t>округа</w:t>
      </w:r>
      <w:r w:rsidR="003F3107" w:rsidRPr="00A5746B">
        <w:t xml:space="preserve"> </w:t>
      </w:r>
      <w:r w:rsidRPr="00A5746B">
        <w:t>(по данным Федеральной службы Государственной статистики)</w:t>
      </w:r>
    </w:p>
    <w:tbl>
      <w:tblPr>
        <w:tblW w:w="4976" w:type="pct"/>
        <w:tblBorders>
          <w:top w:val="single" w:sz="8" w:space="0" w:color="000000"/>
          <w:left w:val="single" w:sz="8" w:space="0" w:color="000000"/>
          <w:bottom w:val="single" w:sz="8" w:space="0" w:color="000000"/>
          <w:right w:val="single" w:sz="8" w:space="0" w:color="000000"/>
        </w:tblBorders>
        <w:shd w:val="clear" w:color="auto" w:fill="FFFFFF"/>
        <w:tblCellMar>
          <w:top w:w="15" w:type="dxa"/>
          <w:left w:w="15" w:type="dxa"/>
          <w:bottom w:w="15" w:type="dxa"/>
          <w:right w:w="15" w:type="dxa"/>
        </w:tblCellMar>
        <w:tblLook w:val="04A0" w:firstRow="1" w:lastRow="0" w:firstColumn="1" w:lastColumn="0" w:noHBand="0" w:noVBand="1"/>
      </w:tblPr>
      <w:tblGrid>
        <w:gridCol w:w="4251"/>
        <w:gridCol w:w="2427"/>
        <w:gridCol w:w="1076"/>
        <w:gridCol w:w="1076"/>
        <w:gridCol w:w="1073"/>
      </w:tblGrid>
      <w:tr w:rsidR="00C807FD" w:rsidRPr="00A5746B" w:rsidTr="00C807FD">
        <w:trPr>
          <w:cantSplit/>
          <w:tblHeader/>
        </w:trPr>
        <w:tc>
          <w:tcPr>
            <w:tcW w:w="2146" w:type="pct"/>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C807FD" w:rsidRPr="00A5746B" w:rsidRDefault="00C807FD" w:rsidP="00431448">
            <w:pPr>
              <w:jc w:val="center"/>
              <w:rPr>
                <w:rFonts w:eastAsia="Times New Roman"/>
                <w:b/>
                <w:bCs/>
                <w:sz w:val="22"/>
                <w:lang w:eastAsia="ru-RU"/>
              </w:rPr>
            </w:pPr>
            <w:r w:rsidRPr="00A5746B">
              <w:rPr>
                <w:rFonts w:eastAsia="Times New Roman"/>
                <w:b/>
                <w:bCs/>
                <w:sz w:val="22"/>
                <w:lang w:eastAsia="ru-RU"/>
              </w:rPr>
              <w:t>Показатели</w:t>
            </w:r>
          </w:p>
        </w:tc>
        <w:tc>
          <w:tcPr>
            <w:tcW w:w="1225" w:type="pct"/>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C807FD" w:rsidRPr="00A5746B" w:rsidRDefault="00C807FD" w:rsidP="00431448">
            <w:pPr>
              <w:jc w:val="center"/>
              <w:rPr>
                <w:rFonts w:eastAsia="Times New Roman"/>
                <w:b/>
                <w:bCs/>
                <w:sz w:val="22"/>
                <w:lang w:eastAsia="ru-RU"/>
              </w:rPr>
            </w:pPr>
            <w:r w:rsidRPr="00A5746B">
              <w:rPr>
                <w:rFonts w:eastAsia="Times New Roman"/>
                <w:b/>
                <w:bCs/>
                <w:sz w:val="22"/>
                <w:lang w:eastAsia="ru-RU"/>
              </w:rPr>
              <w:t>Ед. измерения</w:t>
            </w:r>
          </w:p>
        </w:tc>
        <w:tc>
          <w:tcPr>
            <w:tcW w:w="543" w:type="pct"/>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C807FD" w:rsidRPr="00A5746B" w:rsidRDefault="00C807FD" w:rsidP="00431448">
            <w:pPr>
              <w:jc w:val="center"/>
              <w:rPr>
                <w:rFonts w:eastAsia="Times New Roman"/>
                <w:b/>
                <w:bCs/>
                <w:sz w:val="22"/>
                <w:lang w:eastAsia="ru-RU"/>
              </w:rPr>
            </w:pPr>
            <w:r w:rsidRPr="00A5746B">
              <w:rPr>
                <w:rFonts w:eastAsia="Times New Roman"/>
                <w:b/>
                <w:bCs/>
                <w:sz w:val="22"/>
                <w:lang w:eastAsia="ru-RU"/>
              </w:rPr>
              <w:t>2019</w:t>
            </w:r>
          </w:p>
        </w:tc>
        <w:tc>
          <w:tcPr>
            <w:tcW w:w="543" w:type="pct"/>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C807FD" w:rsidRPr="00A5746B" w:rsidRDefault="00C807FD" w:rsidP="00431448">
            <w:pPr>
              <w:jc w:val="center"/>
              <w:rPr>
                <w:rFonts w:eastAsia="Times New Roman"/>
                <w:b/>
                <w:bCs/>
                <w:sz w:val="22"/>
                <w:lang w:eastAsia="ru-RU"/>
              </w:rPr>
            </w:pPr>
            <w:r w:rsidRPr="00A5746B">
              <w:rPr>
                <w:rFonts w:eastAsia="Times New Roman"/>
                <w:b/>
                <w:bCs/>
                <w:sz w:val="22"/>
                <w:lang w:eastAsia="ru-RU"/>
              </w:rPr>
              <w:t>2020</w:t>
            </w:r>
          </w:p>
        </w:tc>
        <w:tc>
          <w:tcPr>
            <w:tcW w:w="542" w:type="pct"/>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C807FD" w:rsidRPr="00A5746B" w:rsidRDefault="00C807FD" w:rsidP="00431448">
            <w:pPr>
              <w:jc w:val="center"/>
              <w:rPr>
                <w:rFonts w:eastAsia="Times New Roman"/>
                <w:b/>
                <w:bCs/>
                <w:sz w:val="22"/>
                <w:lang w:eastAsia="ru-RU"/>
              </w:rPr>
            </w:pPr>
            <w:r w:rsidRPr="00A5746B">
              <w:rPr>
                <w:rFonts w:eastAsia="Times New Roman"/>
                <w:b/>
                <w:bCs/>
                <w:sz w:val="22"/>
                <w:lang w:eastAsia="ru-RU"/>
              </w:rPr>
              <w:t>2021</w:t>
            </w:r>
          </w:p>
        </w:tc>
      </w:tr>
      <w:tr w:rsidR="00C807FD" w:rsidRPr="00A5746B" w:rsidTr="00C807FD">
        <w:trPr>
          <w:cantSplit/>
        </w:trPr>
        <w:tc>
          <w:tcPr>
            <w:tcW w:w="2146" w:type="pct"/>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C807FD" w:rsidRPr="00A5746B" w:rsidRDefault="00C807FD" w:rsidP="00431448">
            <w:pPr>
              <w:jc w:val="left"/>
              <w:rPr>
                <w:rFonts w:eastAsia="Times New Roman"/>
                <w:sz w:val="22"/>
                <w:lang w:eastAsia="ru-RU"/>
              </w:rPr>
            </w:pPr>
            <w:r w:rsidRPr="00A5746B">
              <w:rPr>
                <w:rFonts w:eastAsia="Times New Roman"/>
                <w:sz w:val="22"/>
                <w:lang w:eastAsia="ru-RU"/>
              </w:rPr>
              <w:t>Общая площадь жилых помещений, тыс. кв.м</w:t>
            </w:r>
          </w:p>
        </w:tc>
        <w:tc>
          <w:tcPr>
            <w:tcW w:w="1225" w:type="pct"/>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C807FD" w:rsidRPr="00A5746B" w:rsidRDefault="00C807FD" w:rsidP="00431448">
            <w:pPr>
              <w:jc w:val="center"/>
              <w:rPr>
                <w:rFonts w:eastAsia="Times New Roman"/>
                <w:sz w:val="22"/>
                <w:lang w:eastAsia="ru-RU"/>
              </w:rPr>
            </w:pPr>
            <w:r w:rsidRPr="00A5746B">
              <w:rPr>
                <w:rFonts w:eastAsia="Times New Roman"/>
                <w:sz w:val="22"/>
                <w:lang w:eastAsia="ru-RU"/>
              </w:rPr>
              <w:t>тысяча метров квадра</w:t>
            </w:r>
            <w:r w:rsidRPr="00A5746B">
              <w:rPr>
                <w:rFonts w:eastAsia="Times New Roman"/>
                <w:sz w:val="22"/>
                <w:lang w:eastAsia="ru-RU"/>
              </w:rPr>
              <w:t>т</w:t>
            </w:r>
            <w:r w:rsidRPr="00A5746B">
              <w:rPr>
                <w:rFonts w:eastAsia="Times New Roman"/>
                <w:sz w:val="22"/>
                <w:lang w:eastAsia="ru-RU"/>
              </w:rPr>
              <w:t>ных</w:t>
            </w:r>
          </w:p>
        </w:tc>
        <w:tc>
          <w:tcPr>
            <w:tcW w:w="543" w:type="pct"/>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C807FD" w:rsidRPr="00A5746B" w:rsidRDefault="00C807FD" w:rsidP="00431448">
            <w:pPr>
              <w:jc w:val="center"/>
              <w:rPr>
                <w:rFonts w:eastAsia="Times New Roman"/>
                <w:sz w:val="22"/>
                <w:lang w:eastAsia="ru-RU"/>
              </w:rPr>
            </w:pPr>
            <w:r w:rsidRPr="00A5746B">
              <w:rPr>
                <w:rFonts w:eastAsia="Times New Roman"/>
                <w:sz w:val="22"/>
                <w:lang w:eastAsia="ru-RU"/>
              </w:rPr>
              <w:t>333.8</w:t>
            </w:r>
          </w:p>
        </w:tc>
        <w:tc>
          <w:tcPr>
            <w:tcW w:w="543" w:type="pct"/>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C807FD" w:rsidRPr="00A5746B" w:rsidRDefault="00C807FD" w:rsidP="00431448">
            <w:pPr>
              <w:jc w:val="center"/>
              <w:rPr>
                <w:rFonts w:eastAsia="Times New Roman"/>
                <w:sz w:val="22"/>
                <w:lang w:eastAsia="ru-RU"/>
              </w:rPr>
            </w:pPr>
            <w:r w:rsidRPr="00A5746B">
              <w:rPr>
                <w:rFonts w:eastAsia="Times New Roman"/>
                <w:sz w:val="22"/>
                <w:lang w:eastAsia="ru-RU"/>
              </w:rPr>
              <w:t>337.7</w:t>
            </w:r>
          </w:p>
        </w:tc>
        <w:tc>
          <w:tcPr>
            <w:tcW w:w="542" w:type="pct"/>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C807FD" w:rsidRPr="00A5746B" w:rsidRDefault="00C807FD" w:rsidP="00431448">
            <w:pPr>
              <w:jc w:val="center"/>
              <w:rPr>
                <w:rFonts w:eastAsia="Times New Roman"/>
                <w:sz w:val="22"/>
                <w:lang w:eastAsia="ru-RU"/>
              </w:rPr>
            </w:pPr>
            <w:r w:rsidRPr="00A5746B">
              <w:rPr>
                <w:rFonts w:eastAsia="Times New Roman"/>
                <w:sz w:val="22"/>
                <w:lang w:eastAsia="ru-RU"/>
              </w:rPr>
              <w:t>338.3</w:t>
            </w:r>
          </w:p>
        </w:tc>
      </w:tr>
      <w:tr w:rsidR="00C807FD" w:rsidRPr="00A5746B" w:rsidTr="00C807FD">
        <w:trPr>
          <w:cantSplit/>
        </w:trPr>
        <w:tc>
          <w:tcPr>
            <w:tcW w:w="2146" w:type="pct"/>
            <w:tcBorders>
              <w:top w:val="single" w:sz="8" w:space="0" w:color="000000"/>
              <w:left w:val="single" w:sz="8" w:space="0" w:color="000000"/>
              <w:bottom w:val="single" w:sz="8" w:space="0" w:color="000000"/>
              <w:right w:val="single" w:sz="8" w:space="0" w:color="000000"/>
            </w:tcBorders>
            <w:shd w:val="clear" w:color="auto" w:fill="FFFFFF"/>
            <w:tcMar>
              <w:top w:w="15" w:type="dxa"/>
              <w:left w:w="200" w:type="dxa"/>
              <w:bottom w:w="15" w:type="dxa"/>
              <w:right w:w="15" w:type="dxa"/>
            </w:tcMar>
            <w:vAlign w:val="center"/>
            <w:hideMark/>
          </w:tcPr>
          <w:p w:rsidR="00C807FD" w:rsidRPr="00A5746B" w:rsidRDefault="00C807FD" w:rsidP="00C807FD">
            <w:pPr>
              <w:jc w:val="left"/>
              <w:rPr>
                <w:rFonts w:eastAsia="Times New Roman"/>
                <w:sz w:val="22"/>
                <w:lang w:eastAsia="ru-RU"/>
              </w:rPr>
            </w:pPr>
            <w:r w:rsidRPr="00A5746B">
              <w:rPr>
                <w:rFonts w:eastAsia="Times New Roman"/>
                <w:sz w:val="22"/>
                <w:lang w:eastAsia="ru-RU"/>
              </w:rPr>
              <w:t>Ввод в действие жилых домов на террит</w:t>
            </w:r>
            <w:r w:rsidRPr="00A5746B">
              <w:rPr>
                <w:rFonts w:eastAsia="Times New Roman"/>
                <w:sz w:val="22"/>
                <w:lang w:eastAsia="ru-RU"/>
              </w:rPr>
              <w:t>о</w:t>
            </w:r>
            <w:r w:rsidRPr="00A5746B">
              <w:rPr>
                <w:rFonts w:eastAsia="Times New Roman"/>
                <w:sz w:val="22"/>
                <w:lang w:eastAsia="ru-RU"/>
              </w:rPr>
              <w:t>рии муниципального образования</w:t>
            </w:r>
          </w:p>
        </w:tc>
        <w:tc>
          <w:tcPr>
            <w:tcW w:w="1225"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C807FD" w:rsidRPr="00A5746B" w:rsidRDefault="00C807FD" w:rsidP="00C807FD">
            <w:pPr>
              <w:jc w:val="center"/>
              <w:rPr>
                <w:rFonts w:eastAsia="Times New Roman"/>
                <w:sz w:val="22"/>
                <w:lang w:eastAsia="ru-RU"/>
              </w:rPr>
            </w:pPr>
            <w:r w:rsidRPr="00A5746B">
              <w:rPr>
                <w:rFonts w:eastAsia="Times New Roman"/>
                <w:sz w:val="22"/>
                <w:lang w:eastAsia="ru-RU"/>
              </w:rPr>
              <w:t>квадратный метр общей площади</w:t>
            </w:r>
          </w:p>
        </w:tc>
        <w:tc>
          <w:tcPr>
            <w:tcW w:w="543"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C807FD" w:rsidRPr="00A5746B" w:rsidRDefault="00C807FD" w:rsidP="00C807FD">
            <w:pPr>
              <w:jc w:val="center"/>
              <w:rPr>
                <w:rFonts w:eastAsia="Times New Roman"/>
                <w:sz w:val="22"/>
                <w:lang w:eastAsia="ru-RU"/>
              </w:rPr>
            </w:pPr>
            <w:r w:rsidRPr="00A5746B">
              <w:rPr>
                <w:rFonts w:eastAsia="Times New Roman"/>
                <w:sz w:val="22"/>
                <w:lang w:eastAsia="ru-RU"/>
              </w:rPr>
              <w:t>2335</w:t>
            </w:r>
          </w:p>
        </w:tc>
        <w:tc>
          <w:tcPr>
            <w:tcW w:w="543"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C807FD" w:rsidRPr="00A5746B" w:rsidRDefault="00C807FD" w:rsidP="00C807FD">
            <w:pPr>
              <w:jc w:val="center"/>
              <w:rPr>
                <w:rFonts w:eastAsia="Times New Roman"/>
                <w:sz w:val="22"/>
                <w:lang w:eastAsia="ru-RU"/>
              </w:rPr>
            </w:pPr>
            <w:r w:rsidRPr="00A5746B">
              <w:rPr>
                <w:rFonts w:eastAsia="Times New Roman"/>
                <w:sz w:val="22"/>
                <w:lang w:eastAsia="ru-RU"/>
              </w:rPr>
              <w:t>2725</w:t>
            </w:r>
          </w:p>
        </w:tc>
        <w:tc>
          <w:tcPr>
            <w:tcW w:w="542"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C807FD" w:rsidRPr="00A5746B" w:rsidRDefault="00C807FD" w:rsidP="00C807FD">
            <w:pPr>
              <w:jc w:val="center"/>
              <w:rPr>
                <w:rFonts w:eastAsia="Times New Roman"/>
                <w:sz w:val="22"/>
                <w:lang w:eastAsia="ru-RU"/>
              </w:rPr>
            </w:pPr>
            <w:r w:rsidRPr="00A5746B">
              <w:rPr>
                <w:rFonts w:eastAsia="Times New Roman"/>
                <w:sz w:val="22"/>
                <w:lang w:eastAsia="ru-RU"/>
              </w:rPr>
              <w:t>3385</w:t>
            </w:r>
          </w:p>
        </w:tc>
      </w:tr>
      <w:tr w:rsidR="00C807FD" w:rsidRPr="00A5746B" w:rsidTr="00C807FD">
        <w:trPr>
          <w:cantSplit/>
        </w:trPr>
        <w:tc>
          <w:tcPr>
            <w:tcW w:w="2146" w:type="pct"/>
            <w:tcBorders>
              <w:top w:val="single" w:sz="8" w:space="0" w:color="000000"/>
              <w:left w:val="single" w:sz="8" w:space="0" w:color="000000"/>
              <w:bottom w:val="single" w:sz="8" w:space="0" w:color="000000"/>
              <w:right w:val="single" w:sz="8" w:space="0" w:color="000000"/>
            </w:tcBorders>
            <w:shd w:val="clear" w:color="auto" w:fill="FFFFFF"/>
            <w:tcMar>
              <w:top w:w="15" w:type="dxa"/>
              <w:left w:w="200" w:type="dxa"/>
              <w:bottom w:w="15" w:type="dxa"/>
              <w:right w:w="15" w:type="dxa"/>
            </w:tcMar>
            <w:vAlign w:val="center"/>
          </w:tcPr>
          <w:p w:rsidR="00C807FD" w:rsidRPr="00A5746B" w:rsidRDefault="00C807FD" w:rsidP="00C807FD">
            <w:pPr>
              <w:jc w:val="left"/>
              <w:rPr>
                <w:rFonts w:eastAsia="Times New Roman"/>
                <w:sz w:val="22"/>
                <w:lang w:eastAsia="ru-RU"/>
              </w:rPr>
            </w:pPr>
            <w:r w:rsidRPr="00A5746B">
              <w:rPr>
                <w:rFonts w:eastAsia="Times New Roman"/>
                <w:sz w:val="22"/>
                <w:lang w:eastAsia="ru-RU"/>
              </w:rPr>
              <w:lastRenderedPageBreak/>
              <w:t>Ввод в действие индивидуальных жилых домов на территории муниципального о</w:t>
            </w:r>
            <w:r w:rsidRPr="00A5746B">
              <w:rPr>
                <w:rFonts w:eastAsia="Times New Roman"/>
                <w:sz w:val="22"/>
                <w:lang w:eastAsia="ru-RU"/>
              </w:rPr>
              <w:t>б</w:t>
            </w:r>
            <w:r w:rsidRPr="00A5746B">
              <w:rPr>
                <w:rFonts w:eastAsia="Times New Roman"/>
                <w:sz w:val="22"/>
                <w:lang w:eastAsia="ru-RU"/>
              </w:rPr>
              <w:t>разования, кв.м.общей площади</w:t>
            </w:r>
          </w:p>
        </w:tc>
        <w:tc>
          <w:tcPr>
            <w:tcW w:w="1225"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C807FD" w:rsidRPr="00A5746B" w:rsidRDefault="00C807FD" w:rsidP="00C807FD">
            <w:pPr>
              <w:jc w:val="center"/>
              <w:rPr>
                <w:rFonts w:eastAsia="Times New Roman"/>
                <w:sz w:val="22"/>
                <w:lang w:eastAsia="ru-RU"/>
              </w:rPr>
            </w:pPr>
            <w:r w:rsidRPr="00A5746B">
              <w:rPr>
                <w:rFonts w:eastAsia="Times New Roman"/>
                <w:sz w:val="22"/>
                <w:lang w:eastAsia="ru-RU"/>
              </w:rPr>
              <w:t>квадратный метр общей площади</w:t>
            </w:r>
          </w:p>
        </w:tc>
        <w:tc>
          <w:tcPr>
            <w:tcW w:w="543"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C807FD" w:rsidRPr="00A5746B" w:rsidRDefault="00C807FD" w:rsidP="00C807FD">
            <w:pPr>
              <w:jc w:val="center"/>
              <w:rPr>
                <w:rFonts w:eastAsia="Times New Roman"/>
                <w:sz w:val="22"/>
                <w:lang w:eastAsia="ru-RU"/>
              </w:rPr>
            </w:pPr>
            <w:r w:rsidRPr="00A5746B">
              <w:rPr>
                <w:rFonts w:eastAsia="Times New Roman"/>
                <w:sz w:val="22"/>
                <w:lang w:eastAsia="ru-RU"/>
              </w:rPr>
              <w:t>2335</w:t>
            </w:r>
          </w:p>
        </w:tc>
        <w:tc>
          <w:tcPr>
            <w:tcW w:w="543"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C807FD" w:rsidRPr="00A5746B" w:rsidRDefault="00C807FD" w:rsidP="00C807FD">
            <w:pPr>
              <w:jc w:val="center"/>
              <w:rPr>
                <w:rFonts w:eastAsia="Times New Roman"/>
                <w:sz w:val="22"/>
                <w:lang w:eastAsia="ru-RU"/>
              </w:rPr>
            </w:pPr>
            <w:r w:rsidRPr="00A5746B">
              <w:rPr>
                <w:rFonts w:eastAsia="Times New Roman"/>
                <w:sz w:val="22"/>
                <w:lang w:eastAsia="ru-RU"/>
              </w:rPr>
              <w:t>2725</w:t>
            </w:r>
          </w:p>
        </w:tc>
        <w:tc>
          <w:tcPr>
            <w:tcW w:w="542"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C807FD" w:rsidRPr="00A5746B" w:rsidRDefault="00C807FD" w:rsidP="00C807FD">
            <w:pPr>
              <w:jc w:val="center"/>
              <w:rPr>
                <w:rFonts w:eastAsia="Times New Roman"/>
                <w:sz w:val="22"/>
                <w:lang w:eastAsia="ru-RU"/>
              </w:rPr>
            </w:pPr>
            <w:r w:rsidRPr="00A5746B">
              <w:rPr>
                <w:rFonts w:eastAsia="Times New Roman"/>
                <w:sz w:val="22"/>
                <w:lang w:eastAsia="ru-RU"/>
              </w:rPr>
              <w:t>3385</w:t>
            </w:r>
          </w:p>
        </w:tc>
      </w:tr>
      <w:tr w:rsidR="00C807FD" w:rsidRPr="00A5746B" w:rsidTr="00C807FD">
        <w:trPr>
          <w:cantSplit/>
        </w:trPr>
        <w:tc>
          <w:tcPr>
            <w:tcW w:w="2146" w:type="pct"/>
            <w:tcBorders>
              <w:top w:val="single" w:sz="8" w:space="0" w:color="000000"/>
              <w:left w:val="single" w:sz="8" w:space="0" w:color="000000"/>
              <w:bottom w:val="single" w:sz="8" w:space="0" w:color="000000"/>
              <w:right w:val="single" w:sz="8" w:space="0" w:color="000000"/>
            </w:tcBorders>
            <w:shd w:val="clear" w:color="auto" w:fill="FFFFFF"/>
            <w:tcMar>
              <w:top w:w="15" w:type="dxa"/>
              <w:left w:w="200" w:type="dxa"/>
              <w:bottom w:w="15" w:type="dxa"/>
              <w:right w:w="15" w:type="dxa"/>
            </w:tcMar>
            <w:vAlign w:val="center"/>
          </w:tcPr>
          <w:p w:rsidR="00C807FD" w:rsidRPr="00A5746B" w:rsidRDefault="00C807FD" w:rsidP="00C807FD">
            <w:pPr>
              <w:jc w:val="left"/>
              <w:rPr>
                <w:rFonts w:eastAsia="Times New Roman"/>
                <w:sz w:val="22"/>
                <w:lang w:eastAsia="ru-RU"/>
              </w:rPr>
            </w:pPr>
            <w:r w:rsidRPr="00A5746B">
              <w:rPr>
                <w:rFonts w:eastAsia="Times New Roman"/>
                <w:sz w:val="22"/>
                <w:lang w:eastAsia="ru-RU"/>
              </w:rPr>
              <w:t>Количество выданных разрешений на строительство</w:t>
            </w:r>
          </w:p>
        </w:tc>
        <w:tc>
          <w:tcPr>
            <w:tcW w:w="1225"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C807FD" w:rsidRPr="00A5746B" w:rsidRDefault="00C807FD" w:rsidP="00C807FD">
            <w:pPr>
              <w:jc w:val="center"/>
              <w:rPr>
                <w:rFonts w:eastAsia="Times New Roman"/>
                <w:sz w:val="22"/>
                <w:lang w:eastAsia="ru-RU"/>
              </w:rPr>
            </w:pPr>
            <w:r w:rsidRPr="00A5746B">
              <w:rPr>
                <w:rFonts w:eastAsia="Times New Roman"/>
                <w:sz w:val="22"/>
                <w:lang w:eastAsia="ru-RU"/>
              </w:rPr>
              <w:t>единица</w:t>
            </w:r>
          </w:p>
        </w:tc>
        <w:tc>
          <w:tcPr>
            <w:tcW w:w="543"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C807FD" w:rsidRPr="00A5746B" w:rsidRDefault="00C807FD" w:rsidP="00C807FD">
            <w:pPr>
              <w:jc w:val="center"/>
              <w:rPr>
                <w:rFonts w:eastAsia="Times New Roman"/>
                <w:sz w:val="22"/>
                <w:lang w:eastAsia="ru-RU"/>
              </w:rPr>
            </w:pPr>
          </w:p>
        </w:tc>
        <w:tc>
          <w:tcPr>
            <w:tcW w:w="543"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C807FD" w:rsidRPr="00A5746B" w:rsidRDefault="00C807FD" w:rsidP="00C807FD">
            <w:pPr>
              <w:jc w:val="center"/>
              <w:rPr>
                <w:rFonts w:eastAsia="Times New Roman"/>
                <w:sz w:val="22"/>
                <w:lang w:eastAsia="ru-RU"/>
              </w:rPr>
            </w:pPr>
            <w:r w:rsidRPr="00A5746B">
              <w:rPr>
                <w:rFonts w:eastAsia="Times New Roman"/>
                <w:sz w:val="22"/>
                <w:lang w:eastAsia="ru-RU"/>
              </w:rPr>
              <w:t>2</w:t>
            </w:r>
          </w:p>
        </w:tc>
        <w:tc>
          <w:tcPr>
            <w:tcW w:w="542"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C807FD" w:rsidRPr="00A5746B" w:rsidRDefault="00C807FD" w:rsidP="00C807FD">
            <w:pPr>
              <w:jc w:val="center"/>
              <w:rPr>
                <w:rFonts w:eastAsia="Times New Roman"/>
                <w:sz w:val="22"/>
                <w:lang w:eastAsia="ru-RU"/>
              </w:rPr>
            </w:pPr>
            <w:r w:rsidRPr="00A5746B">
              <w:rPr>
                <w:rFonts w:eastAsia="Times New Roman"/>
                <w:sz w:val="22"/>
                <w:lang w:eastAsia="ru-RU"/>
              </w:rPr>
              <w:t>1</w:t>
            </w:r>
          </w:p>
        </w:tc>
      </w:tr>
      <w:tr w:rsidR="00C807FD" w:rsidRPr="00A5746B" w:rsidTr="00C807FD">
        <w:trPr>
          <w:cantSplit/>
        </w:trPr>
        <w:tc>
          <w:tcPr>
            <w:tcW w:w="2146" w:type="pct"/>
            <w:tcBorders>
              <w:top w:val="single" w:sz="8" w:space="0" w:color="000000"/>
              <w:left w:val="single" w:sz="8" w:space="0" w:color="000000"/>
              <w:bottom w:val="single" w:sz="8" w:space="0" w:color="000000"/>
              <w:right w:val="single" w:sz="8" w:space="0" w:color="000000"/>
            </w:tcBorders>
            <w:shd w:val="clear" w:color="auto" w:fill="FFFFFF"/>
            <w:tcMar>
              <w:top w:w="15" w:type="dxa"/>
              <w:left w:w="200" w:type="dxa"/>
              <w:bottom w:w="15" w:type="dxa"/>
              <w:right w:w="15" w:type="dxa"/>
            </w:tcMar>
            <w:vAlign w:val="center"/>
          </w:tcPr>
          <w:p w:rsidR="00C807FD" w:rsidRPr="00A5746B" w:rsidRDefault="00C807FD" w:rsidP="00C807FD">
            <w:pPr>
              <w:jc w:val="left"/>
              <w:rPr>
                <w:rFonts w:eastAsia="Times New Roman"/>
                <w:sz w:val="22"/>
                <w:lang w:eastAsia="ru-RU"/>
              </w:rPr>
            </w:pPr>
            <w:r w:rsidRPr="00A5746B">
              <w:rPr>
                <w:rFonts w:eastAsia="Times New Roman"/>
                <w:sz w:val="22"/>
                <w:lang w:eastAsia="ru-RU"/>
              </w:rPr>
              <w:t>Количество выданных разрешений на ввод объектов в эксплуатацию</w:t>
            </w:r>
          </w:p>
        </w:tc>
        <w:tc>
          <w:tcPr>
            <w:tcW w:w="1225"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C807FD" w:rsidRPr="00A5746B" w:rsidRDefault="00C807FD" w:rsidP="00C807FD">
            <w:pPr>
              <w:jc w:val="center"/>
              <w:rPr>
                <w:rFonts w:eastAsia="Times New Roman"/>
                <w:sz w:val="22"/>
                <w:lang w:eastAsia="ru-RU"/>
              </w:rPr>
            </w:pPr>
            <w:r w:rsidRPr="00A5746B">
              <w:rPr>
                <w:rFonts w:eastAsia="Times New Roman"/>
                <w:sz w:val="22"/>
                <w:lang w:eastAsia="ru-RU"/>
              </w:rPr>
              <w:t>единица</w:t>
            </w:r>
          </w:p>
        </w:tc>
        <w:tc>
          <w:tcPr>
            <w:tcW w:w="543"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C807FD" w:rsidRPr="00A5746B" w:rsidRDefault="00C807FD" w:rsidP="00C807FD">
            <w:pPr>
              <w:jc w:val="center"/>
              <w:rPr>
                <w:rFonts w:eastAsia="Times New Roman"/>
                <w:sz w:val="22"/>
                <w:lang w:eastAsia="ru-RU"/>
              </w:rPr>
            </w:pPr>
          </w:p>
        </w:tc>
        <w:tc>
          <w:tcPr>
            <w:tcW w:w="543"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C807FD" w:rsidRPr="00A5746B" w:rsidRDefault="00C807FD" w:rsidP="00C807FD">
            <w:pPr>
              <w:jc w:val="center"/>
              <w:rPr>
                <w:rFonts w:eastAsia="Times New Roman"/>
                <w:sz w:val="22"/>
                <w:lang w:eastAsia="ru-RU"/>
              </w:rPr>
            </w:pPr>
            <w:r w:rsidRPr="00A5746B">
              <w:rPr>
                <w:rFonts w:eastAsia="Times New Roman"/>
                <w:sz w:val="22"/>
                <w:lang w:eastAsia="ru-RU"/>
              </w:rPr>
              <w:t>2</w:t>
            </w:r>
          </w:p>
        </w:tc>
        <w:tc>
          <w:tcPr>
            <w:tcW w:w="542"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C807FD" w:rsidRPr="00A5746B" w:rsidRDefault="00C807FD" w:rsidP="00C807FD">
            <w:pPr>
              <w:jc w:val="center"/>
              <w:rPr>
                <w:rFonts w:eastAsia="Times New Roman"/>
                <w:sz w:val="22"/>
                <w:lang w:eastAsia="ru-RU"/>
              </w:rPr>
            </w:pPr>
            <w:r w:rsidRPr="00A5746B">
              <w:rPr>
                <w:rFonts w:eastAsia="Times New Roman"/>
                <w:sz w:val="22"/>
                <w:lang w:eastAsia="ru-RU"/>
              </w:rPr>
              <w:t>2</w:t>
            </w:r>
          </w:p>
        </w:tc>
      </w:tr>
      <w:tr w:rsidR="00C807FD" w:rsidRPr="00A5746B" w:rsidTr="00C807FD">
        <w:trPr>
          <w:cantSplit/>
        </w:trPr>
        <w:tc>
          <w:tcPr>
            <w:tcW w:w="2146" w:type="pct"/>
            <w:tcBorders>
              <w:top w:val="single" w:sz="8" w:space="0" w:color="000000"/>
              <w:left w:val="single" w:sz="8" w:space="0" w:color="000000"/>
              <w:bottom w:val="single" w:sz="8" w:space="0" w:color="000000"/>
              <w:right w:val="single" w:sz="8" w:space="0" w:color="000000"/>
            </w:tcBorders>
            <w:shd w:val="clear" w:color="auto" w:fill="FFFFFF"/>
            <w:tcMar>
              <w:top w:w="15" w:type="dxa"/>
              <w:left w:w="200" w:type="dxa"/>
              <w:bottom w:w="15" w:type="dxa"/>
              <w:right w:w="15" w:type="dxa"/>
            </w:tcMar>
            <w:vAlign w:val="center"/>
          </w:tcPr>
          <w:p w:rsidR="00C807FD" w:rsidRPr="00A5746B" w:rsidRDefault="00C807FD" w:rsidP="00C807FD">
            <w:pPr>
              <w:jc w:val="left"/>
              <w:rPr>
                <w:rFonts w:eastAsia="Times New Roman"/>
                <w:sz w:val="22"/>
                <w:lang w:eastAsia="ru-RU"/>
              </w:rPr>
            </w:pPr>
            <w:r w:rsidRPr="00A5746B">
              <w:rPr>
                <w:rFonts w:eastAsia="Times New Roman"/>
                <w:sz w:val="22"/>
                <w:lang w:eastAsia="ru-RU"/>
              </w:rPr>
              <w:t>Количество полученных уведомлений о строительстве или реконструкции объекта ииндивидуального жилищного строител</w:t>
            </w:r>
            <w:r w:rsidRPr="00A5746B">
              <w:rPr>
                <w:rFonts w:eastAsia="Times New Roman"/>
                <w:sz w:val="22"/>
                <w:lang w:eastAsia="ru-RU"/>
              </w:rPr>
              <w:t>ь</w:t>
            </w:r>
            <w:r w:rsidRPr="00A5746B">
              <w:rPr>
                <w:rFonts w:eastAsia="Times New Roman"/>
                <w:sz w:val="22"/>
                <w:lang w:eastAsia="ru-RU"/>
              </w:rPr>
              <w:t>ства</w:t>
            </w:r>
          </w:p>
        </w:tc>
        <w:tc>
          <w:tcPr>
            <w:tcW w:w="1225"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C807FD" w:rsidRPr="00A5746B" w:rsidRDefault="00C807FD" w:rsidP="00C807FD">
            <w:pPr>
              <w:jc w:val="center"/>
              <w:rPr>
                <w:rFonts w:eastAsia="Times New Roman"/>
                <w:sz w:val="22"/>
                <w:lang w:eastAsia="ru-RU"/>
              </w:rPr>
            </w:pPr>
            <w:r w:rsidRPr="00A5746B">
              <w:rPr>
                <w:rFonts w:eastAsia="Times New Roman"/>
                <w:sz w:val="22"/>
                <w:lang w:eastAsia="ru-RU"/>
              </w:rPr>
              <w:t>единица</w:t>
            </w:r>
          </w:p>
        </w:tc>
        <w:tc>
          <w:tcPr>
            <w:tcW w:w="543"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C807FD" w:rsidRPr="00A5746B" w:rsidRDefault="00C807FD" w:rsidP="00C807FD">
            <w:pPr>
              <w:jc w:val="center"/>
              <w:rPr>
                <w:rFonts w:eastAsia="Times New Roman"/>
                <w:sz w:val="22"/>
                <w:lang w:eastAsia="ru-RU"/>
              </w:rPr>
            </w:pPr>
            <w:r w:rsidRPr="00A5746B">
              <w:rPr>
                <w:rFonts w:eastAsia="Times New Roman"/>
                <w:sz w:val="22"/>
                <w:lang w:eastAsia="ru-RU"/>
              </w:rPr>
              <w:t>31</w:t>
            </w:r>
          </w:p>
        </w:tc>
        <w:tc>
          <w:tcPr>
            <w:tcW w:w="543"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C807FD" w:rsidRPr="00A5746B" w:rsidRDefault="00C807FD" w:rsidP="00C807FD">
            <w:pPr>
              <w:jc w:val="center"/>
              <w:rPr>
                <w:rFonts w:eastAsia="Times New Roman"/>
                <w:sz w:val="22"/>
                <w:lang w:eastAsia="ru-RU"/>
              </w:rPr>
            </w:pPr>
            <w:r w:rsidRPr="00A5746B">
              <w:rPr>
                <w:rFonts w:eastAsia="Times New Roman"/>
                <w:sz w:val="22"/>
                <w:lang w:eastAsia="ru-RU"/>
              </w:rPr>
              <w:t>17</w:t>
            </w:r>
          </w:p>
        </w:tc>
        <w:tc>
          <w:tcPr>
            <w:tcW w:w="542"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C807FD" w:rsidRPr="00A5746B" w:rsidRDefault="00C807FD" w:rsidP="00C807FD">
            <w:pPr>
              <w:jc w:val="center"/>
              <w:rPr>
                <w:rFonts w:eastAsia="Times New Roman"/>
                <w:sz w:val="22"/>
                <w:lang w:eastAsia="ru-RU"/>
              </w:rPr>
            </w:pPr>
            <w:r w:rsidRPr="00A5746B">
              <w:rPr>
                <w:rFonts w:eastAsia="Times New Roman"/>
                <w:sz w:val="22"/>
                <w:lang w:eastAsia="ru-RU"/>
              </w:rPr>
              <w:t>12</w:t>
            </w:r>
          </w:p>
        </w:tc>
      </w:tr>
      <w:tr w:rsidR="00C807FD" w:rsidRPr="00A5746B" w:rsidTr="00C807FD">
        <w:trPr>
          <w:cantSplit/>
        </w:trPr>
        <w:tc>
          <w:tcPr>
            <w:tcW w:w="2146" w:type="pct"/>
            <w:tcBorders>
              <w:top w:val="single" w:sz="8" w:space="0" w:color="000000"/>
              <w:left w:val="single" w:sz="8" w:space="0" w:color="000000"/>
              <w:bottom w:val="single" w:sz="8" w:space="0" w:color="000000"/>
              <w:right w:val="single" w:sz="8" w:space="0" w:color="000000"/>
            </w:tcBorders>
            <w:shd w:val="clear" w:color="auto" w:fill="FFFFFF"/>
            <w:tcMar>
              <w:top w:w="15" w:type="dxa"/>
              <w:left w:w="200" w:type="dxa"/>
              <w:bottom w:w="15" w:type="dxa"/>
              <w:right w:w="15" w:type="dxa"/>
            </w:tcMar>
            <w:vAlign w:val="center"/>
          </w:tcPr>
          <w:p w:rsidR="00C807FD" w:rsidRPr="00A5746B" w:rsidRDefault="00C807FD" w:rsidP="00C807FD">
            <w:pPr>
              <w:jc w:val="left"/>
              <w:rPr>
                <w:rFonts w:eastAsia="Times New Roman"/>
                <w:sz w:val="22"/>
                <w:lang w:eastAsia="ru-RU"/>
              </w:rPr>
            </w:pPr>
            <w:r w:rsidRPr="00A5746B">
              <w:rPr>
                <w:rFonts w:eastAsia="Times New Roman"/>
                <w:sz w:val="22"/>
                <w:lang w:eastAsia="ru-RU"/>
              </w:rPr>
              <w:t>Количество полученных уведомлений об окончании строительства или реконстру</w:t>
            </w:r>
            <w:r w:rsidRPr="00A5746B">
              <w:rPr>
                <w:rFonts w:eastAsia="Times New Roman"/>
                <w:sz w:val="22"/>
                <w:lang w:eastAsia="ru-RU"/>
              </w:rPr>
              <w:t>к</w:t>
            </w:r>
            <w:r w:rsidRPr="00A5746B">
              <w:rPr>
                <w:rFonts w:eastAsia="Times New Roman"/>
                <w:sz w:val="22"/>
                <w:lang w:eastAsia="ru-RU"/>
              </w:rPr>
              <w:t>ции объекта индивидуального жилищного строительства</w:t>
            </w:r>
          </w:p>
        </w:tc>
        <w:tc>
          <w:tcPr>
            <w:tcW w:w="1225"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C807FD" w:rsidRPr="00A5746B" w:rsidRDefault="00C807FD" w:rsidP="00C807FD">
            <w:pPr>
              <w:jc w:val="center"/>
              <w:rPr>
                <w:rFonts w:eastAsia="Times New Roman"/>
                <w:sz w:val="22"/>
                <w:lang w:eastAsia="ru-RU"/>
              </w:rPr>
            </w:pPr>
            <w:r w:rsidRPr="00A5746B">
              <w:rPr>
                <w:rFonts w:eastAsia="Times New Roman"/>
                <w:sz w:val="22"/>
                <w:lang w:eastAsia="ru-RU"/>
              </w:rPr>
              <w:t>единица</w:t>
            </w:r>
          </w:p>
        </w:tc>
        <w:tc>
          <w:tcPr>
            <w:tcW w:w="543"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C807FD" w:rsidRPr="00A5746B" w:rsidRDefault="00C807FD" w:rsidP="00C807FD">
            <w:pPr>
              <w:jc w:val="center"/>
              <w:rPr>
                <w:rFonts w:eastAsia="Times New Roman"/>
                <w:sz w:val="22"/>
                <w:lang w:eastAsia="ru-RU"/>
              </w:rPr>
            </w:pPr>
            <w:r w:rsidRPr="00A5746B">
              <w:rPr>
                <w:rFonts w:eastAsia="Times New Roman"/>
                <w:sz w:val="22"/>
                <w:lang w:eastAsia="ru-RU"/>
              </w:rPr>
              <w:t>25</w:t>
            </w:r>
          </w:p>
        </w:tc>
        <w:tc>
          <w:tcPr>
            <w:tcW w:w="543"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C807FD" w:rsidRPr="00A5746B" w:rsidRDefault="00C807FD" w:rsidP="00C807FD">
            <w:pPr>
              <w:jc w:val="center"/>
              <w:rPr>
                <w:rFonts w:eastAsia="Times New Roman"/>
                <w:sz w:val="22"/>
                <w:lang w:eastAsia="ru-RU"/>
              </w:rPr>
            </w:pPr>
            <w:r w:rsidRPr="00A5746B">
              <w:rPr>
                <w:rFonts w:eastAsia="Times New Roman"/>
                <w:sz w:val="22"/>
                <w:lang w:eastAsia="ru-RU"/>
              </w:rPr>
              <w:t>30</w:t>
            </w:r>
          </w:p>
        </w:tc>
        <w:tc>
          <w:tcPr>
            <w:tcW w:w="542" w:type="pct"/>
            <w:tcBorders>
              <w:top w:val="single" w:sz="8" w:space="0" w:color="000000"/>
              <w:left w:val="single" w:sz="8" w:space="0" w:color="000000"/>
              <w:bottom w:val="single" w:sz="8" w:space="0" w:color="000000"/>
              <w:right w:val="single" w:sz="8" w:space="0" w:color="000000"/>
            </w:tcBorders>
            <w:shd w:val="clear" w:color="auto" w:fill="FFFFFF"/>
            <w:vAlign w:val="center"/>
          </w:tcPr>
          <w:p w:rsidR="00C807FD" w:rsidRPr="00A5746B" w:rsidRDefault="00C807FD" w:rsidP="00C807FD">
            <w:pPr>
              <w:jc w:val="center"/>
              <w:rPr>
                <w:rFonts w:eastAsia="Times New Roman"/>
                <w:sz w:val="22"/>
                <w:lang w:eastAsia="ru-RU"/>
              </w:rPr>
            </w:pPr>
          </w:p>
        </w:tc>
      </w:tr>
    </w:tbl>
    <w:p w:rsidR="00431448" w:rsidRPr="00A5746B" w:rsidRDefault="00431448" w:rsidP="00431448">
      <w:pPr>
        <w:jc w:val="left"/>
        <w:rPr>
          <w:rFonts w:eastAsia="Times New Roman"/>
          <w:szCs w:val="24"/>
          <w:lang w:eastAsia="ru-RU"/>
        </w:rPr>
      </w:pPr>
    </w:p>
    <w:p w:rsidR="00C807FD" w:rsidRPr="00A5746B" w:rsidRDefault="00C807FD" w:rsidP="00C807FD">
      <w:pPr>
        <w:pStyle w:val="Affb"/>
      </w:pPr>
      <w:r w:rsidRPr="00A5746B">
        <w:t>Существующий жилой фонд подразделяется на среднеэтажные многоквартирные и мал</w:t>
      </w:r>
      <w:r w:rsidRPr="00A5746B">
        <w:t>о</w:t>
      </w:r>
      <w:r w:rsidRPr="00A5746B">
        <w:t>этажные (индивидуальные) жилые дома. Основная часть население округа проживает в домах малоэтажной застройки.</w:t>
      </w:r>
    </w:p>
    <w:p w:rsidR="00C807FD" w:rsidRPr="00A5746B" w:rsidRDefault="00C807FD" w:rsidP="00C807FD">
      <w:pPr>
        <w:pStyle w:val="Affb"/>
      </w:pPr>
      <w:r w:rsidRPr="00A5746B">
        <w:t>Планами развития территории округа предусматривается компактное развитие селитебной территории в населенных пунктов. Развитие застроенных территорий и освоение резервных территорий под многоэтажное и малоэтажное строительство (в т.ч. ИЖС) предполагает:</w:t>
      </w:r>
    </w:p>
    <w:p w:rsidR="00C807FD" w:rsidRPr="00A5746B" w:rsidRDefault="00C807FD" w:rsidP="00C807FD">
      <w:pPr>
        <w:pStyle w:val="Affb"/>
      </w:pPr>
      <w:r w:rsidRPr="00A5746B">
        <w:t xml:space="preserve">1) создание комфортных условий для проживания на территории округа; </w:t>
      </w:r>
    </w:p>
    <w:p w:rsidR="00C807FD" w:rsidRPr="00A5746B" w:rsidRDefault="00C807FD" w:rsidP="00C807FD">
      <w:pPr>
        <w:pStyle w:val="Affb"/>
      </w:pPr>
      <w:r w:rsidRPr="00A5746B">
        <w:t>2) организацию комплексного освоения резервных территорий под жилищное строител</w:t>
      </w:r>
      <w:r w:rsidRPr="00A5746B">
        <w:t>ь</w:t>
      </w:r>
      <w:r w:rsidRPr="00A5746B">
        <w:t>ство;</w:t>
      </w:r>
    </w:p>
    <w:p w:rsidR="00C807FD" w:rsidRPr="00A5746B" w:rsidRDefault="00C807FD" w:rsidP="00C807FD">
      <w:pPr>
        <w:pStyle w:val="Affb"/>
      </w:pPr>
      <w:r w:rsidRPr="00A5746B">
        <w:t>3) строительство качественного жилья с комплексом инфраструктуры (социальной, тран</w:t>
      </w:r>
      <w:r w:rsidRPr="00A5746B">
        <w:t>с</w:t>
      </w:r>
      <w:r w:rsidRPr="00A5746B">
        <w:t xml:space="preserve">портной, инженерной); </w:t>
      </w:r>
    </w:p>
    <w:p w:rsidR="00C807FD" w:rsidRPr="00A5746B" w:rsidRDefault="00C807FD" w:rsidP="00C807FD">
      <w:pPr>
        <w:pStyle w:val="Affb"/>
      </w:pPr>
      <w:r w:rsidRPr="00A5746B">
        <w:t>4) образование новых земельных участков для их предоставления в целях индивидуальн</w:t>
      </w:r>
      <w:r w:rsidRPr="00A5746B">
        <w:t>о</w:t>
      </w:r>
      <w:r w:rsidRPr="00A5746B">
        <w:t>го, блокированного, малоэтажного многоквартирного жилищного строительства, ведения ли</w:t>
      </w:r>
      <w:r w:rsidRPr="00A5746B">
        <w:t>ч</w:t>
      </w:r>
      <w:r w:rsidRPr="00A5746B">
        <w:t>ного подсобного хозяйства;</w:t>
      </w:r>
    </w:p>
    <w:p w:rsidR="00C807FD" w:rsidRPr="00A5746B" w:rsidRDefault="00C807FD" w:rsidP="00C807FD">
      <w:pPr>
        <w:pStyle w:val="Affb"/>
      </w:pPr>
      <w:r w:rsidRPr="00A5746B">
        <w:t>5) строительство/реконструкцию достаточного количества современных социальных об</w:t>
      </w:r>
      <w:r w:rsidRPr="00A5746B">
        <w:t>ъ</w:t>
      </w:r>
      <w:r w:rsidRPr="00A5746B">
        <w:t>ектов.</w:t>
      </w:r>
    </w:p>
    <w:p w:rsidR="003D027B" w:rsidRPr="00A5746B" w:rsidRDefault="003D027B" w:rsidP="003D027B">
      <w:pPr>
        <w:pStyle w:val="Affb"/>
      </w:pPr>
      <w:r w:rsidRPr="00A5746B">
        <w:rPr>
          <w:szCs w:val="24"/>
        </w:rPr>
        <w:t>Д</w:t>
      </w:r>
      <w:r w:rsidRPr="00A5746B">
        <w:t>ля отопления и горячего водоснабжения индивидуальных домов рекомендуется прим</w:t>
      </w:r>
      <w:r w:rsidRPr="00A5746B">
        <w:t>е</w:t>
      </w:r>
      <w:r w:rsidRPr="00A5746B">
        <w:t>нение индивидуальных двухконтурных котлов, работающих на газовом и твердом топливе. В</w:t>
      </w:r>
      <w:r w:rsidRPr="00A5746B">
        <w:t>ы</w:t>
      </w:r>
      <w:r w:rsidRPr="00A5746B">
        <w:t>бор индивидуальных источников тепла объясняется тем, что объекты имеют незначительную тепловую нагрузку и находятся на значительном расстоянии друг от друга, что влечет за собой большие потери в тепловых сетях и значительные капвложения по их прокладке.</w:t>
      </w:r>
    </w:p>
    <w:p w:rsidR="003D027B" w:rsidRPr="00A5746B" w:rsidRDefault="003D027B" w:rsidP="003D027B">
      <w:pPr>
        <w:pStyle w:val="Affb"/>
      </w:pPr>
      <w:r w:rsidRPr="00A5746B">
        <w:t>Отопление вновь строящихся многоквартирных жилых домов, а также социально-значимых объектов планируется осуществлять от существующих источников теплоснабжения.</w:t>
      </w:r>
    </w:p>
    <w:p w:rsidR="003D027B" w:rsidRPr="00A5746B" w:rsidRDefault="003D027B" w:rsidP="003D027B">
      <w:pPr>
        <w:pStyle w:val="Affb"/>
      </w:pPr>
      <w:r w:rsidRPr="00A5746B">
        <w:t>Для теплоснабжения вновь строящихся зданий (группы зданий) с небольшим теплоп</w:t>
      </w:r>
      <w:r w:rsidRPr="00A5746B">
        <w:t>о</w:t>
      </w:r>
      <w:r w:rsidRPr="00A5746B">
        <w:t>треблением и промышленных объектов рекомендуется использовать автономные источники тепла: отдельностоящие и пристроенные блочно-модульные котельные малой мощности.</w:t>
      </w:r>
    </w:p>
    <w:p w:rsidR="00C807FD" w:rsidRPr="00A5746B" w:rsidRDefault="00C807FD" w:rsidP="00C807FD">
      <w:pPr>
        <w:pStyle w:val="Affb"/>
      </w:pPr>
      <w:r w:rsidRPr="00A5746B">
        <w:t>В соответствии с планами развития застройки территории округа</w:t>
      </w:r>
      <w:r w:rsidR="003F3107" w:rsidRPr="00A5746B">
        <w:t xml:space="preserve"> </w:t>
      </w:r>
      <w:r w:rsidRPr="00A5746B">
        <w:t>предполагается</w:t>
      </w:r>
      <w:r w:rsidR="003D027B" w:rsidRPr="00A5746B">
        <w:t xml:space="preserve"> ввод в эксплуатацию следующих объектов</w:t>
      </w:r>
      <w:r w:rsidRPr="00A5746B">
        <w:t xml:space="preserve">: </w:t>
      </w:r>
    </w:p>
    <w:p w:rsidR="008D481C" w:rsidRPr="00A5746B" w:rsidRDefault="003D027B" w:rsidP="008D481C">
      <w:pPr>
        <w:pStyle w:val="Affb"/>
      </w:pPr>
      <w:r w:rsidRPr="00A5746B">
        <w:t>•</w:t>
      </w:r>
      <w:r w:rsidR="003F3107" w:rsidRPr="00A5746B">
        <w:t xml:space="preserve"> </w:t>
      </w:r>
      <w:r w:rsidR="008D481C" w:rsidRPr="00A5746B">
        <w:t>ввод и дальнейшее подключение к централизованной системе</w:t>
      </w:r>
      <w:r w:rsidR="003F3107" w:rsidRPr="00A5746B">
        <w:t xml:space="preserve"> </w:t>
      </w:r>
      <w:r w:rsidR="008D481C" w:rsidRPr="00A5746B">
        <w:t>теплоснабжения</w:t>
      </w:r>
      <w:r w:rsidR="003F3107" w:rsidRPr="00A5746B">
        <w:t xml:space="preserve"> </w:t>
      </w:r>
      <w:r w:rsidR="008D481C" w:rsidRPr="00A5746B">
        <w:t>котел</w:t>
      </w:r>
      <w:r w:rsidR="008D481C" w:rsidRPr="00A5746B">
        <w:t>ь</w:t>
      </w:r>
      <w:r w:rsidR="008D481C" w:rsidRPr="00A5746B">
        <w:t>ной</w:t>
      </w:r>
      <w:r w:rsidR="003F3107" w:rsidRPr="00A5746B">
        <w:t xml:space="preserve"> </w:t>
      </w:r>
      <w:r w:rsidRPr="00A5746B">
        <w:t>(п. Яр, ул. Школьная, 6а)</w:t>
      </w:r>
      <w:r w:rsidR="003F3107" w:rsidRPr="00A5746B">
        <w:t xml:space="preserve"> </w:t>
      </w:r>
      <w:r w:rsidR="008D481C" w:rsidRPr="00A5746B">
        <w:t>новой</w:t>
      </w:r>
      <w:r w:rsidR="003F3107" w:rsidRPr="00A5746B">
        <w:t xml:space="preserve"> </w:t>
      </w:r>
      <w:r w:rsidR="008D481C" w:rsidRPr="00A5746B">
        <w:t xml:space="preserve">детской школы искусств. Площадь здания 1000 м², прирост тепловой мощности составит Q=0.063 Гкал/час; </w:t>
      </w:r>
    </w:p>
    <w:p w:rsidR="008D481C" w:rsidRPr="00A5746B" w:rsidRDefault="003D027B" w:rsidP="008D481C">
      <w:pPr>
        <w:pStyle w:val="Affb"/>
      </w:pPr>
      <w:r w:rsidRPr="00A5746B">
        <w:t>•</w:t>
      </w:r>
      <w:r w:rsidR="003F3107" w:rsidRPr="00A5746B">
        <w:t xml:space="preserve"> </w:t>
      </w:r>
      <w:r w:rsidR="008D481C" w:rsidRPr="00A5746B">
        <w:t>ввод и дальнейшее подключение к централизованной системе</w:t>
      </w:r>
      <w:r w:rsidR="003F3107" w:rsidRPr="00A5746B">
        <w:t xml:space="preserve"> </w:t>
      </w:r>
      <w:r w:rsidR="008D481C" w:rsidRPr="00A5746B">
        <w:t>теплоснабжения</w:t>
      </w:r>
      <w:r w:rsidR="003F3107" w:rsidRPr="00A5746B">
        <w:t xml:space="preserve"> </w:t>
      </w:r>
      <w:r w:rsidR="008D481C" w:rsidRPr="00A5746B">
        <w:t>котел</w:t>
      </w:r>
      <w:r w:rsidR="008D481C" w:rsidRPr="00A5746B">
        <w:t>ь</w:t>
      </w:r>
      <w:r w:rsidR="008D481C" w:rsidRPr="00A5746B">
        <w:t>ной</w:t>
      </w:r>
      <w:r w:rsidR="003F3107" w:rsidRPr="00A5746B">
        <w:t xml:space="preserve"> </w:t>
      </w:r>
      <w:r w:rsidRPr="00A5746B">
        <w:t>(п. Яр, ул. Школьная, 6а)</w:t>
      </w:r>
      <w:r w:rsidR="003F3107" w:rsidRPr="00A5746B">
        <w:t xml:space="preserve"> </w:t>
      </w:r>
      <w:r w:rsidR="008D481C" w:rsidRPr="00A5746B">
        <w:t>нового</w:t>
      </w:r>
      <w:r w:rsidR="003F3107" w:rsidRPr="00A5746B">
        <w:t xml:space="preserve"> </w:t>
      </w:r>
      <w:r w:rsidR="008D481C" w:rsidRPr="00A5746B">
        <w:t>пристроя</w:t>
      </w:r>
      <w:r w:rsidR="003F3107" w:rsidRPr="00A5746B">
        <w:t xml:space="preserve"> </w:t>
      </w:r>
      <w:r w:rsidR="008D481C" w:rsidRPr="00A5746B">
        <w:t xml:space="preserve">к школе №1. Площадь здания 1000 м², прирост тепловой мощности составит Q=0.0629Гкал/час; </w:t>
      </w:r>
    </w:p>
    <w:p w:rsidR="008D481C" w:rsidRPr="00A5746B" w:rsidRDefault="003D027B" w:rsidP="008D481C">
      <w:pPr>
        <w:pStyle w:val="Affb"/>
      </w:pPr>
      <w:r w:rsidRPr="00A5746B">
        <w:lastRenderedPageBreak/>
        <w:t>•</w:t>
      </w:r>
      <w:r w:rsidR="003F3107" w:rsidRPr="00A5746B">
        <w:t xml:space="preserve"> </w:t>
      </w:r>
      <w:r w:rsidR="008D481C" w:rsidRPr="00A5746B">
        <w:t>ввод и дальнейшее подключение к централизованной системе</w:t>
      </w:r>
      <w:r w:rsidR="003F3107" w:rsidRPr="00A5746B">
        <w:t xml:space="preserve"> </w:t>
      </w:r>
      <w:r w:rsidR="008D481C" w:rsidRPr="00A5746B">
        <w:t>теплоснабжения</w:t>
      </w:r>
      <w:r w:rsidR="003F3107" w:rsidRPr="00A5746B">
        <w:t xml:space="preserve"> </w:t>
      </w:r>
      <w:r w:rsidR="008D481C" w:rsidRPr="00A5746B">
        <w:t>котел</w:t>
      </w:r>
      <w:r w:rsidR="008D481C" w:rsidRPr="00A5746B">
        <w:t>ь</w:t>
      </w:r>
      <w:r w:rsidR="008D481C" w:rsidRPr="00A5746B">
        <w:t>ной</w:t>
      </w:r>
      <w:r w:rsidR="003F3107" w:rsidRPr="00A5746B">
        <w:t xml:space="preserve"> </w:t>
      </w:r>
      <w:r w:rsidRPr="00A5746B">
        <w:t>(п. Яр, ул. Школьная, 6а)</w:t>
      </w:r>
      <w:r w:rsidR="003F3107" w:rsidRPr="00A5746B">
        <w:t xml:space="preserve"> </w:t>
      </w:r>
      <w:r w:rsidR="008D481C" w:rsidRPr="00A5746B">
        <w:t xml:space="preserve"> нового</w:t>
      </w:r>
      <w:r w:rsidR="003F3107" w:rsidRPr="00A5746B">
        <w:t xml:space="preserve"> </w:t>
      </w:r>
      <w:r w:rsidR="008D481C" w:rsidRPr="00A5746B">
        <w:t>пристроя</w:t>
      </w:r>
      <w:r w:rsidR="003F3107" w:rsidRPr="00A5746B">
        <w:t xml:space="preserve"> </w:t>
      </w:r>
      <w:r w:rsidR="008D481C" w:rsidRPr="00A5746B">
        <w:t xml:space="preserve">к школе №2. Площадь здания 400 м², прирост тепловой мощности составит Q=0.0252Гкал/час; </w:t>
      </w:r>
    </w:p>
    <w:p w:rsidR="003E306D" w:rsidRPr="00A5746B" w:rsidRDefault="003D027B" w:rsidP="003E306D">
      <w:pPr>
        <w:pStyle w:val="Affb"/>
      </w:pPr>
      <w:r w:rsidRPr="00A5746B">
        <w:t>•</w:t>
      </w:r>
      <w:r w:rsidR="003F3107" w:rsidRPr="00A5746B">
        <w:t xml:space="preserve"> </w:t>
      </w:r>
      <w:r w:rsidR="003E306D" w:rsidRPr="00A5746B">
        <w:t>ввод и дальнейшее подключение к централизованной системе</w:t>
      </w:r>
      <w:r w:rsidR="003F3107" w:rsidRPr="00A5746B">
        <w:t xml:space="preserve"> </w:t>
      </w:r>
      <w:r w:rsidR="003E306D" w:rsidRPr="00A5746B">
        <w:t>теплоснабжения</w:t>
      </w:r>
      <w:r w:rsidR="003F3107" w:rsidRPr="00A5746B">
        <w:t xml:space="preserve"> </w:t>
      </w:r>
      <w:r w:rsidR="003E306D" w:rsidRPr="00A5746B">
        <w:t>котел</w:t>
      </w:r>
      <w:r w:rsidR="003E306D" w:rsidRPr="00A5746B">
        <w:t>ь</w:t>
      </w:r>
      <w:r w:rsidR="003E306D" w:rsidRPr="00A5746B">
        <w:t>ной</w:t>
      </w:r>
      <w:r w:rsidR="003F3107" w:rsidRPr="00A5746B">
        <w:t xml:space="preserve"> </w:t>
      </w:r>
      <w:r w:rsidRPr="00A5746B">
        <w:t>(п. Яр, ул. Ф. Васильева, 6а)</w:t>
      </w:r>
      <w:r w:rsidR="003F3107" w:rsidRPr="00A5746B">
        <w:t xml:space="preserve"> </w:t>
      </w:r>
      <w:r w:rsidR="003E306D" w:rsidRPr="00A5746B">
        <w:t xml:space="preserve"> нового</w:t>
      </w:r>
      <w:r w:rsidR="003F3107" w:rsidRPr="00A5746B">
        <w:t xml:space="preserve"> </w:t>
      </w:r>
      <w:r w:rsidR="003E306D" w:rsidRPr="00A5746B">
        <w:t>жилого</w:t>
      </w:r>
      <w:r w:rsidR="003F3107" w:rsidRPr="00A5746B">
        <w:t xml:space="preserve"> </w:t>
      </w:r>
      <w:r w:rsidR="003E306D" w:rsidRPr="00A5746B">
        <w:t xml:space="preserve">дома по ул. Логовая, 1 а. Площадь здания 600 м², прирост тепловой мощности составит Q=0.04 Гкал/час; </w:t>
      </w:r>
    </w:p>
    <w:p w:rsidR="003E306D" w:rsidRPr="00A5746B" w:rsidRDefault="003D027B" w:rsidP="003E306D">
      <w:pPr>
        <w:pStyle w:val="Affb"/>
      </w:pPr>
      <w:r w:rsidRPr="00A5746B">
        <w:t>•</w:t>
      </w:r>
      <w:r w:rsidR="003F3107" w:rsidRPr="00A5746B">
        <w:t xml:space="preserve"> </w:t>
      </w:r>
      <w:r w:rsidR="003E306D" w:rsidRPr="00A5746B">
        <w:t xml:space="preserve">ввод и дальнейшее подключение к централизованной системе теплоснабжения </w:t>
      </w:r>
      <w:r w:rsidR="008D481C" w:rsidRPr="00A5746B">
        <w:t>Котел</w:t>
      </w:r>
      <w:r w:rsidR="008D481C" w:rsidRPr="00A5746B">
        <w:t>ь</w:t>
      </w:r>
      <w:r w:rsidR="008D481C" w:rsidRPr="00A5746B">
        <w:t xml:space="preserve">ной </w:t>
      </w:r>
      <w:r w:rsidRPr="00A5746B">
        <w:t>(п. Яр, ул. Советская. 1)</w:t>
      </w:r>
      <w:r w:rsidR="003F3107" w:rsidRPr="00A5746B">
        <w:t xml:space="preserve"> </w:t>
      </w:r>
      <w:r w:rsidR="003E306D" w:rsidRPr="00A5746B">
        <w:t>нового жилого дома</w:t>
      </w:r>
      <w:r w:rsidR="003F3107" w:rsidRPr="00A5746B">
        <w:t xml:space="preserve"> </w:t>
      </w:r>
      <w:r w:rsidR="003E306D" w:rsidRPr="00A5746B">
        <w:t>рядом</w:t>
      </w:r>
      <w:r w:rsidR="003F3107" w:rsidRPr="00A5746B">
        <w:t xml:space="preserve"> </w:t>
      </w:r>
      <w:r w:rsidR="003E306D" w:rsidRPr="00A5746B">
        <w:t>с</w:t>
      </w:r>
      <w:r w:rsidR="003F3107" w:rsidRPr="00A5746B">
        <w:t xml:space="preserve"> </w:t>
      </w:r>
      <w:r w:rsidR="003E306D" w:rsidRPr="00A5746B">
        <w:t>ул.</w:t>
      </w:r>
      <w:r w:rsidR="003F3107" w:rsidRPr="00A5746B">
        <w:t xml:space="preserve"> </w:t>
      </w:r>
      <w:r w:rsidR="003E306D" w:rsidRPr="00A5746B">
        <w:t>Советская,</w:t>
      </w:r>
      <w:r w:rsidR="003F3107" w:rsidRPr="00A5746B">
        <w:t xml:space="preserve"> </w:t>
      </w:r>
      <w:r w:rsidR="003E306D" w:rsidRPr="00A5746B">
        <w:t>12а.</w:t>
      </w:r>
      <w:r w:rsidR="003F3107" w:rsidRPr="00A5746B">
        <w:t xml:space="preserve"> </w:t>
      </w:r>
      <w:r w:rsidR="003E306D" w:rsidRPr="00A5746B">
        <w:t>Площадь</w:t>
      </w:r>
      <w:r w:rsidR="003F3107" w:rsidRPr="00A5746B">
        <w:t xml:space="preserve"> </w:t>
      </w:r>
      <w:r w:rsidR="003E306D" w:rsidRPr="00A5746B">
        <w:t>здания</w:t>
      </w:r>
      <w:r w:rsidR="003F3107" w:rsidRPr="00A5746B">
        <w:t xml:space="preserve"> </w:t>
      </w:r>
      <w:r w:rsidR="003E306D" w:rsidRPr="00A5746B">
        <w:t>600</w:t>
      </w:r>
      <w:r w:rsidR="003F3107" w:rsidRPr="00A5746B">
        <w:t xml:space="preserve"> </w:t>
      </w:r>
      <w:r w:rsidR="003E306D" w:rsidRPr="00A5746B">
        <w:t xml:space="preserve">м², прирост тепловой мощности составит Q=0.04 Гкал/час; </w:t>
      </w:r>
    </w:p>
    <w:p w:rsidR="008D481C" w:rsidRPr="00A5746B" w:rsidRDefault="003D027B" w:rsidP="008D481C">
      <w:pPr>
        <w:pStyle w:val="Affb"/>
      </w:pPr>
      <w:r w:rsidRPr="00A5746B">
        <w:t>•</w:t>
      </w:r>
      <w:r w:rsidR="003F3107" w:rsidRPr="00A5746B">
        <w:t xml:space="preserve"> </w:t>
      </w:r>
      <w:r w:rsidR="008D481C" w:rsidRPr="00A5746B">
        <w:t>ввод и дальнейшее подключение к централизованной системе теплоснабжения Котел</w:t>
      </w:r>
      <w:r w:rsidR="008D481C" w:rsidRPr="00A5746B">
        <w:t>ь</w:t>
      </w:r>
      <w:r w:rsidR="008D481C" w:rsidRPr="00A5746B">
        <w:t xml:space="preserve">ной </w:t>
      </w:r>
      <w:r w:rsidRPr="00A5746B">
        <w:t>(п. Яр, ул. Советская. 1)</w:t>
      </w:r>
      <w:r w:rsidR="003F3107" w:rsidRPr="00A5746B">
        <w:t xml:space="preserve"> </w:t>
      </w:r>
      <w:r w:rsidR="008D481C" w:rsidRPr="00A5746B">
        <w:t>нового жилого дома</w:t>
      </w:r>
      <w:r w:rsidR="003F3107" w:rsidRPr="00A5746B">
        <w:t xml:space="preserve"> </w:t>
      </w:r>
      <w:r w:rsidR="008D481C" w:rsidRPr="00A5746B">
        <w:t>рядом</w:t>
      </w:r>
      <w:r w:rsidR="003F3107" w:rsidRPr="00A5746B">
        <w:t xml:space="preserve"> </w:t>
      </w:r>
      <w:r w:rsidR="008D481C" w:rsidRPr="00A5746B">
        <w:t>с</w:t>
      </w:r>
      <w:r w:rsidR="003F3107" w:rsidRPr="00A5746B">
        <w:t xml:space="preserve"> </w:t>
      </w:r>
      <w:r w:rsidR="008D481C" w:rsidRPr="00A5746B">
        <w:t>ул.</w:t>
      </w:r>
      <w:r w:rsidR="003F3107" w:rsidRPr="00A5746B">
        <w:t xml:space="preserve"> </w:t>
      </w:r>
      <w:r w:rsidR="008D481C" w:rsidRPr="00A5746B">
        <w:t>Советская,</w:t>
      </w:r>
      <w:r w:rsidR="003F3107" w:rsidRPr="00A5746B">
        <w:t xml:space="preserve"> </w:t>
      </w:r>
      <w:r w:rsidR="008D481C" w:rsidRPr="00A5746B">
        <w:t>12а.</w:t>
      </w:r>
      <w:r w:rsidR="003F3107" w:rsidRPr="00A5746B">
        <w:t xml:space="preserve"> </w:t>
      </w:r>
      <w:r w:rsidR="008D481C" w:rsidRPr="00A5746B">
        <w:t>Площадь</w:t>
      </w:r>
      <w:r w:rsidR="003F3107" w:rsidRPr="00A5746B">
        <w:t xml:space="preserve"> </w:t>
      </w:r>
      <w:r w:rsidR="008D481C" w:rsidRPr="00A5746B">
        <w:t>здания</w:t>
      </w:r>
      <w:r w:rsidR="003F3107" w:rsidRPr="00A5746B">
        <w:t xml:space="preserve"> </w:t>
      </w:r>
      <w:r w:rsidR="008D481C" w:rsidRPr="00A5746B">
        <w:t>600</w:t>
      </w:r>
      <w:r w:rsidR="003F3107" w:rsidRPr="00A5746B">
        <w:t xml:space="preserve"> </w:t>
      </w:r>
      <w:r w:rsidR="008D481C" w:rsidRPr="00A5746B">
        <w:t xml:space="preserve">м², прирост тепловой мощности составит Q=0.04 Гкал/час; </w:t>
      </w:r>
    </w:p>
    <w:p w:rsidR="003E306D" w:rsidRPr="00A5746B" w:rsidRDefault="003D027B" w:rsidP="003E306D">
      <w:pPr>
        <w:pStyle w:val="Affb"/>
      </w:pPr>
      <w:r w:rsidRPr="00A5746B">
        <w:t>•</w:t>
      </w:r>
      <w:r w:rsidR="003F3107" w:rsidRPr="00A5746B">
        <w:t xml:space="preserve"> </w:t>
      </w:r>
      <w:r w:rsidR="003E306D" w:rsidRPr="00A5746B">
        <w:t>ввод и дальнейшее подклю</w:t>
      </w:r>
      <w:r w:rsidR="008D481C" w:rsidRPr="00A5746B">
        <w:t>чение к централизованной систе</w:t>
      </w:r>
      <w:r w:rsidR="003E306D" w:rsidRPr="00A5746B">
        <w:t>ме</w:t>
      </w:r>
      <w:r w:rsidR="003F3107" w:rsidRPr="00A5746B">
        <w:t xml:space="preserve"> </w:t>
      </w:r>
      <w:r w:rsidR="003E306D" w:rsidRPr="00A5746B">
        <w:t>теплоснабжения</w:t>
      </w:r>
      <w:r w:rsidR="003F3107" w:rsidRPr="00A5746B">
        <w:t xml:space="preserve"> </w:t>
      </w:r>
      <w:r w:rsidR="003E306D" w:rsidRPr="00A5746B">
        <w:t>котел</w:t>
      </w:r>
      <w:r w:rsidR="003E306D" w:rsidRPr="00A5746B">
        <w:t>ь</w:t>
      </w:r>
      <w:r w:rsidR="003E306D" w:rsidRPr="00A5746B">
        <w:t>ной</w:t>
      </w:r>
      <w:r w:rsidR="003F3107" w:rsidRPr="00A5746B">
        <w:t xml:space="preserve"> </w:t>
      </w:r>
      <w:r w:rsidRPr="00A5746B">
        <w:t>(п. Яр, ул. Ф. Васильева, 6а)</w:t>
      </w:r>
      <w:r w:rsidR="003E306D" w:rsidRPr="00A5746B">
        <w:t xml:space="preserve"> нового</w:t>
      </w:r>
      <w:r w:rsidR="003F3107" w:rsidRPr="00A5746B">
        <w:t xml:space="preserve"> </w:t>
      </w:r>
      <w:r w:rsidR="003E306D" w:rsidRPr="00A5746B">
        <w:t>административного здания по ул. Советская, 44. Пл</w:t>
      </w:r>
      <w:r w:rsidR="003E306D" w:rsidRPr="00A5746B">
        <w:t>о</w:t>
      </w:r>
      <w:r w:rsidR="003E306D" w:rsidRPr="00A5746B">
        <w:t xml:space="preserve">щадь здания 500 м², прирост тепловой мощности составит Q=0.035 Гкал/час; </w:t>
      </w:r>
    </w:p>
    <w:p w:rsidR="003E306D" w:rsidRPr="00A5746B" w:rsidRDefault="003D027B" w:rsidP="003E306D">
      <w:pPr>
        <w:pStyle w:val="Affb"/>
      </w:pPr>
      <w:r w:rsidRPr="00A5746B">
        <w:t>•</w:t>
      </w:r>
      <w:r w:rsidR="003F3107" w:rsidRPr="00A5746B">
        <w:t xml:space="preserve"> </w:t>
      </w:r>
      <w:r w:rsidR="003E306D" w:rsidRPr="00A5746B">
        <w:t>ввод и дальнейшее подключение к централизованной системе</w:t>
      </w:r>
      <w:r w:rsidR="003F3107" w:rsidRPr="00A5746B">
        <w:t xml:space="preserve"> </w:t>
      </w:r>
      <w:r w:rsidR="003E306D" w:rsidRPr="00A5746B">
        <w:t>теплоснабжения</w:t>
      </w:r>
      <w:r w:rsidR="003F3107" w:rsidRPr="00A5746B">
        <w:t xml:space="preserve"> </w:t>
      </w:r>
      <w:r w:rsidR="003E306D" w:rsidRPr="00A5746B">
        <w:t>котел</w:t>
      </w:r>
      <w:r w:rsidR="003E306D" w:rsidRPr="00A5746B">
        <w:t>ь</w:t>
      </w:r>
      <w:r w:rsidR="003E306D" w:rsidRPr="00A5746B">
        <w:t>ной</w:t>
      </w:r>
      <w:r w:rsidR="003F3107" w:rsidRPr="00A5746B">
        <w:t xml:space="preserve"> </w:t>
      </w:r>
      <w:r w:rsidRPr="00A5746B">
        <w:t>(п. Яр, ул. Пролетарская, 14)</w:t>
      </w:r>
      <w:r w:rsidR="003F3107" w:rsidRPr="00A5746B">
        <w:t xml:space="preserve"> </w:t>
      </w:r>
      <w:r w:rsidR="003E306D" w:rsidRPr="00A5746B">
        <w:t>нового</w:t>
      </w:r>
      <w:r w:rsidR="003F3107" w:rsidRPr="00A5746B">
        <w:t xml:space="preserve"> </w:t>
      </w:r>
      <w:r w:rsidR="003E306D" w:rsidRPr="00A5746B">
        <w:t>жилого</w:t>
      </w:r>
      <w:r w:rsidR="003F3107" w:rsidRPr="00A5746B">
        <w:t xml:space="preserve"> </w:t>
      </w:r>
      <w:r w:rsidR="003E306D" w:rsidRPr="00A5746B">
        <w:t xml:space="preserve">дома по ул. Пролетарская, 14. Площадь здания 600 м², прирост тепловой мощности составит Q=0.04 Гкал/час; </w:t>
      </w:r>
    </w:p>
    <w:p w:rsidR="003E306D" w:rsidRPr="00A5746B" w:rsidRDefault="003D027B" w:rsidP="003E306D">
      <w:pPr>
        <w:pStyle w:val="Affb"/>
      </w:pPr>
      <w:r w:rsidRPr="00A5746B">
        <w:t>•</w:t>
      </w:r>
      <w:r w:rsidR="003F3107" w:rsidRPr="00A5746B">
        <w:t xml:space="preserve"> </w:t>
      </w:r>
      <w:r w:rsidR="003E306D" w:rsidRPr="00A5746B">
        <w:t>ввод и дальнейшее подключение к централизованной системе</w:t>
      </w:r>
      <w:r w:rsidR="003F3107" w:rsidRPr="00A5746B">
        <w:t xml:space="preserve"> </w:t>
      </w:r>
      <w:r w:rsidR="003E306D" w:rsidRPr="00A5746B">
        <w:t>теплоснабжения</w:t>
      </w:r>
      <w:r w:rsidR="003F3107" w:rsidRPr="00A5746B">
        <w:t xml:space="preserve"> </w:t>
      </w:r>
      <w:r w:rsidR="003E306D" w:rsidRPr="00A5746B">
        <w:t>котел</w:t>
      </w:r>
      <w:r w:rsidR="003E306D" w:rsidRPr="00A5746B">
        <w:t>ь</w:t>
      </w:r>
      <w:r w:rsidR="003E306D" w:rsidRPr="00A5746B">
        <w:t>ной</w:t>
      </w:r>
      <w:r w:rsidR="003F3107" w:rsidRPr="00A5746B">
        <w:t xml:space="preserve"> </w:t>
      </w:r>
      <w:r w:rsidRPr="00A5746B">
        <w:t>(п. Яр, ул. Пролетарская, 14)</w:t>
      </w:r>
      <w:r w:rsidR="003F3107" w:rsidRPr="00A5746B">
        <w:t xml:space="preserve"> </w:t>
      </w:r>
      <w:r w:rsidR="003E306D" w:rsidRPr="00A5746B">
        <w:t>нового</w:t>
      </w:r>
      <w:r w:rsidR="003F3107" w:rsidRPr="00A5746B">
        <w:t xml:space="preserve"> </w:t>
      </w:r>
      <w:r w:rsidR="003E306D" w:rsidRPr="00A5746B">
        <w:t>жилого</w:t>
      </w:r>
      <w:r w:rsidR="003F3107" w:rsidRPr="00A5746B">
        <w:t xml:space="preserve"> </w:t>
      </w:r>
      <w:r w:rsidR="003E306D" w:rsidRPr="00A5746B">
        <w:t>дома по ул. Пролетарская, 12. Площадь здания 600 м², прирост тепловой мощности составит Q=0.04 Гкал/час</w:t>
      </w:r>
    </w:p>
    <w:p w:rsidR="00FB6851" w:rsidRPr="00A5746B" w:rsidRDefault="00FB6851" w:rsidP="00FB6851">
      <w:pPr>
        <w:pStyle w:val="Affb"/>
      </w:pPr>
      <w:r w:rsidRPr="00A5746B">
        <w:t>•</w:t>
      </w:r>
      <w:r w:rsidR="003F3107" w:rsidRPr="00A5746B">
        <w:t xml:space="preserve"> </w:t>
      </w:r>
      <w:r w:rsidR="003D027B" w:rsidRPr="00A5746B">
        <w:t>ввод и дальнейшее подключение к централизованной системе</w:t>
      </w:r>
      <w:r w:rsidR="003F3107" w:rsidRPr="00A5746B">
        <w:t xml:space="preserve"> </w:t>
      </w:r>
      <w:r w:rsidR="003D027B" w:rsidRPr="00A5746B">
        <w:t>теплоснабжения</w:t>
      </w:r>
      <w:r w:rsidR="003F3107" w:rsidRPr="00A5746B">
        <w:t xml:space="preserve"> </w:t>
      </w:r>
      <w:r w:rsidR="003D027B" w:rsidRPr="00A5746B">
        <w:t>котел</w:t>
      </w:r>
      <w:r w:rsidR="003D027B" w:rsidRPr="00A5746B">
        <w:t>ь</w:t>
      </w:r>
      <w:r w:rsidR="003D027B" w:rsidRPr="00A5746B">
        <w:t>ной</w:t>
      </w:r>
      <w:r w:rsidR="003F3107" w:rsidRPr="00A5746B">
        <w:t xml:space="preserve"> </w:t>
      </w:r>
      <w:r w:rsidR="003D027B" w:rsidRPr="00A5746B">
        <w:t>(с. Дизьмино, ул. Школьная, 26а)</w:t>
      </w:r>
      <w:r w:rsidR="003F3107" w:rsidRPr="00A5746B">
        <w:t xml:space="preserve"> </w:t>
      </w:r>
      <w:r w:rsidR="003D027B" w:rsidRPr="00A5746B">
        <w:t>нового</w:t>
      </w:r>
      <w:r w:rsidR="003F3107" w:rsidRPr="00A5746B">
        <w:t xml:space="preserve"> </w:t>
      </w:r>
      <w:r w:rsidR="003D027B" w:rsidRPr="00A5746B">
        <w:t>жилого</w:t>
      </w:r>
      <w:r w:rsidR="003F3107" w:rsidRPr="00A5746B">
        <w:t xml:space="preserve"> </w:t>
      </w:r>
      <w:r w:rsidR="003D027B" w:rsidRPr="00A5746B">
        <w:t>дома, площадь здания 1000 м², прирост тепловой мощности составит Q=</w:t>
      </w:r>
      <w:r w:rsidRPr="00A5746B">
        <w:t xml:space="preserve">0,0837 Гкал/час; </w:t>
      </w:r>
    </w:p>
    <w:p w:rsidR="003E306D" w:rsidRPr="00A5746B" w:rsidRDefault="00FB6851" w:rsidP="00FB6851">
      <w:pPr>
        <w:pStyle w:val="Affb"/>
      </w:pPr>
      <w:r w:rsidRPr="00A5746B">
        <w:t>•</w:t>
      </w:r>
      <w:r w:rsidR="003F3107" w:rsidRPr="00A5746B">
        <w:t xml:space="preserve"> </w:t>
      </w:r>
      <w:r w:rsidR="003D027B" w:rsidRPr="00A5746B">
        <w:t>ввод и дальнейшее подключение к централизованной системе</w:t>
      </w:r>
      <w:r w:rsidR="003F3107" w:rsidRPr="00A5746B">
        <w:t xml:space="preserve"> </w:t>
      </w:r>
      <w:r w:rsidR="003D027B" w:rsidRPr="00A5746B">
        <w:t>теплоснабжения</w:t>
      </w:r>
      <w:r w:rsidR="003F3107" w:rsidRPr="00A5746B">
        <w:t xml:space="preserve"> </w:t>
      </w:r>
      <w:r w:rsidR="003D027B" w:rsidRPr="00A5746B">
        <w:t>котел</w:t>
      </w:r>
      <w:r w:rsidR="003D027B" w:rsidRPr="00A5746B">
        <w:t>ь</w:t>
      </w:r>
      <w:r w:rsidR="003D027B" w:rsidRPr="00A5746B">
        <w:t>ной</w:t>
      </w:r>
      <w:r w:rsidR="003F3107" w:rsidRPr="00A5746B">
        <w:t xml:space="preserve"> </w:t>
      </w:r>
      <w:r w:rsidR="003D027B" w:rsidRPr="00A5746B">
        <w:t>(с. Дизьмино, ул. Школьная, 26а)</w:t>
      </w:r>
      <w:r w:rsidR="003F3107" w:rsidRPr="00A5746B">
        <w:t xml:space="preserve"> </w:t>
      </w:r>
      <w:r w:rsidR="003D027B" w:rsidRPr="00A5746B">
        <w:t>нового</w:t>
      </w:r>
      <w:r w:rsidR="003F3107" w:rsidRPr="00A5746B">
        <w:t xml:space="preserve"> </w:t>
      </w:r>
      <w:r w:rsidR="003D027B" w:rsidRPr="00A5746B">
        <w:t>жилого</w:t>
      </w:r>
      <w:r w:rsidR="003F3107" w:rsidRPr="00A5746B">
        <w:t xml:space="preserve"> </w:t>
      </w:r>
      <w:r w:rsidR="003D027B" w:rsidRPr="00A5746B">
        <w:t>дома, площадь здания 1000 м², прирост тепловой мощности составит Q=0,0837 Гкал/час</w:t>
      </w:r>
      <w:r w:rsidRPr="00A5746B">
        <w:t>.</w:t>
      </w:r>
    </w:p>
    <w:p w:rsidR="003D027B" w:rsidRPr="00A5746B" w:rsidRDefault="003D027B" w:rsidP="003D027B">
      <w:pPr>
        <w:pStyle w:val="Affb"/>
      </w:pPr>
      <w:r w:rsidRPr="00A5746B">
        <w:t>•</w:t>
      </w:r>
      <w:r w:rsidR="003F3107" w:rsidRPr="00A5746B">
        <w:t xml:space="preserve"> </w:t>
      </w:r>
      <w:r w:rsidRPr="00A5746B">
        <w:t>ввод и дальнейшее подключение к централизованной системе</w:t>
      </w:r>
      <w:r w:rsidR="003F3107" w:rsidRPr="00A5746B">
        <w:t xml:space="preserve"> </w:t>
      </w:r>
      <w:r w:rsidRPr="00A5746B">
        <w:t>теплоснабжения</w:t>
      </w:r>
      <w:r w:rsidR="003F3107" w:rsidRPr="00A5746B">
        <w:t xml:space="preserve"> </w:t>
      </w:r>
      <w:r w:rsidRPr="00A5746B">
        <w:t>котел</w:t>
      </w:r>
      <w:r w:rsidRPr="00A5746B">
        <w:t>ь</w:t>
      </w:r>
      <w:r w:rsidRPr="00A5746B">
        <w:t>ной</w:t>
      </w:r>
      <w:r w:rsidR="003F3107" w:rsidRPr="00A5746B">
        <w:t xml:space="preserve"> </w:t>
      </w:r>
      <w:r w:rsidRPr="00A5746B">
        <w:t>(п. Пудем, ул. Гагарина, 2а)</w:t>
      </w:r>
      <w:r w:rsidR="003F3107" w:rsidRPr="00A5746B">
        <w:t xml:space="preserve"> </w:t>
      </w:r>
      <w:r w:rsidRPr="00A5746B">
        <w:t>нового жилого дома возле дома по ул.Кирова, 19, Q=0,1157 Гкал/час;</w:t>
      </w:r>
    </w:p>
    <w:p w:rsidR="003D027B" w:rsidRPr="00A5746B" w:rsidRDefault="003D027B" w:rsidP="003D027B">
      <w:pPr>
        <w:pStyle w:val="Affb"/>
      </w:pPr>
      <w:r w:rsidRPr="00A5746B">
        <w:t>•</w:t>
      </w:r>
      <w:r w:rsidR="003F3107" w:rsidRPr="00A5746B">
        <w:t xml:space="preserve"> </w:t>
      </w:r>
      <w:r w:rsidRPr="00A5746B">
        <w:t>ввод и дальнейшее подключение к централизованной системе</w:t>
      </w:r>
      <w:r w:rsidR="003F3107" w:rsidRPr="00A5746B">
        <w:t xml:space="preserve"> </w:t>
      </w:r>
      <w:r w:rsidRPr="00A5746B">
        <w:t>теплоснабжения</w:t>
      </w:r>
      <w:r w:rsidR="003F3107" w:rsidRPr="00A5746B">
        <w:t xml:space="preserve"> </w:t>
      </w:r>
      <w:r w:rsidRPr="00A5746B">
        <w:t>котел</w:t>
      </w:r>
      <w:r w:rsidRPr="00A5746B">
        <w:t>ь</w:t>
      </w:r>
      <w:r w:rsidRPr="00A5746B">
        <w:t>ной</w:t>
      </w:r>
      <w:r w:rsidR="003F3107" w:rsidRPr="00A5746B">
        <w:t xml:space="preserve"> </w:t>
      </w:r>
      <w:r w:rsidRPr="00A5746B">
        <w:t>(п. Пудем, ул. Гагарина, 2а)</w:t>
      </w:r>
      <w:r w:rsidR="003F3107" w:rsidRPr="00A5746B">
        <w:t xml:space="preserve"> </w:t>
      </w:r>
      <w:r w:rsidRPr="00A5746B">
        <w:t>нового жилого дома возле дома по ул.</w:t>
      </w:r>
      <w:r w:rsidR="003F3107" w:rsidRPr="00A5746B">
        <w:t xml:space="preserve"> </w:t>
      </w:r>
      <w:r w:rsidRPr="00A5746B">
        <w:t>Энгельса,</w:t>
      </w:r>
      <w:r w:rsidR="003F3107" w:rsidRPr="00A5746B">
        <w:t xml:space="preserve"> </w:t>
      </w:r>
      <w:r w:rsidRPr="00A5746B">
        <w:t>32, Q=0,1157 Гкал/час;</w:t>
      </w:r>
    </w:p>
    <w:p w:rsidR="00FB6851" w:rsidRPr="00A5746B" w:rsidRDefault="003D027B" w:rsidP="00FB6851">
      <w:pPr>
        <w:pStyle w:val="Affb"/>
      </w:pPr>
      <w:r w:rsidRPr="00A5746B">
        <w:t xml:space="preserve">Планами развития системы теплоснабжения предусматривается также </w:t>
      </w:r>
      <w:r w:rsidR="00354E62" w:rsidRPr="00A5746B">
        <w:t>подключение</w:t>
      </w:r>
      <w:r w:rsidRPr="00A5746B">
        <w:t xml:space="preserve"> к с</w:t>
      </w:r>
      <w:r w:rsidRPr="00A5746B">
        <w:t>е</w:t>
      </w:r>
      <w:r w:rsidRPr="00A5746B">
        <w:t>тям теплоснабжения существующих объектов:</w:t>
      </w:r>
    </w:p>
    <w:p w:rsidR="00FB6851" w:rsidRPr="00A5746B" w:rsidRDefault="003D027B" w:rsidP="00FB6851">
      <w:pPr>
        <w:pStyle w:val="Affb"/>
      </w:pPr>
      <w:r w:rsidRPr="00A5746B">
        <w:t>•</w:t>
      </w:r>
      <w:r w:rsidR="003F3107" w:rsidRPr="00A5746B">
        <w:t xml:space="preserve"> </w:t>
      </w:r>
      <w:r w:rsidR="008D481C" w:rsidRPr="00A5746B">
        <w:t>подключение ад</w:t>
      </w:r>
      <w:r w:rsidR="00FB6851" w:rsidRPr="00A5746B">
        <w:t>министративного здания Q=0,104 Гкал/час</w:t>
      </w:r>
      <w:r w:rsidRPr="00A5746B">
        <w:t xml:space="preserve"> к тепловым сетям котельной (п. Пудем, ул. Горького, 49а)</w:t>
      </w:r>
      <w:r w:rsidR="003F3107" w:rsidRPr="00A5746B">
        <w:t>;</w:t>
      </w:r>
    </w:p>
    <w:p w:rsidR="00FB6851" w:rsidRPr="00A5746B" w:rsidRDefault="00FB6851" w:rsidP="00FB6851">
      <w:pPr>
        <w:pStyle w:val="Affb"/>
      </w:pPr>
      <w:r w:rsidRPr="00A5746B">
        <w:t>•</w:t>
      </w:r>
      <w:r w:rsidR="003F3107" w:rsidRPr="00A5746B">
        <w:t xml:space="preserve"> </w:t>
      </w:r>
      <w:r w:rsidRPr="00A5746B">
        <w:t xml:space="preserve">подключение здания магазина Q=0,0693 Гкал/час </w:t>
      </w:r>
      <w:r w:rsidR="003D027B" w:rsidRPr="00A5746B">
        <w:t>к тепловым сетям котельной (</w:t>
      </w:r>
      <w:r w:rsidR="003F3107" w:rsidRPr="00A5746B">
        <w:t>д. Бач</w:t>
      </w:r>
      <w:r w:rsidR="003F3107" w:rsidRPr="00A5746B">
        <w:t>у</w:t>
      </w:r>
      <w:r w:rsidR="003F3107" w:rsidRPr="00A5746B">
        <w:t>мово, ул. Школьная, 17а</w:t>
      </w:r>
      <w:r w:rsidR="003D027B" w:rsidRPr="00A5746B">
        <w:t>)</w:t>
      </w:r>
      <w:r w:rsidR="003F3107" w:rsidRPr="00A5746B">
        <w:t>.</w:t>
      </w:r>
    </w:p>
    <w:p w:rsidR="00C807FD" w:rsidRPr="00A5746B" w:rsidRDefault="00C807FD" w:rsidP="00C807FD">
      <w:pPr>
        <w:pStyle w:val="Affb"/>
      </w:pPr>
      <w:r w:rsidRPr="00A5746B">
        <w:t>Прогнозный прирост отапливаемых строительных фондов за счет присоединения к тепл</w:t>
      </w:r>
      <w:r w:rsidRPr="00A5746B">
        <w:t>о</w:t>
      </w:r>
      <w:r w:rsidRPr="00A5746B">
        <w:t>вым сетям объектов нового строительства и существующих объектов приведен в таблице ниже.</w:t>
      </w:r>
    </w:p>
    <w:p w:rsidR="00C807FD" w:rsidRPr="00A5746B" w:rsidRDefault="00C807FD" w:rsidP="00C807FD">
      <w:pPr>
        <w:pStyle w:val="Affb"/>
      </w:pPr>
    </w:p>
    <w:p w:rsidR="00C807FD" w:rsidRPr="00A5746B" w:rsidRDefault="00C807FD" w:rsidP="00C807FD">
      <w:pPr>
        <w:pStyle w:val="af8"/>
        <w:ind w:left="830"/>
        <w:sectPr w:rsidR="00C807FD" w:rsidRPr="00A5746B" w:rsidSect="003B765F">
          <w:footerReference w:type="default" r:id="rId33"/>
          <w:pgSz w:w="11906" w:h="16838"/>
          <w:pgMar w:top="1134" w:right="851" w:bottom="1134" w:left="1134" w:header="708" w:footer="708" w:gutter="0"/>
          <w:cols w:space="708"/>
          <w:docGrid w:linePitch="360"/>
        </w:sectPr>
      </w:pPr>
    </w:p>
    <w:p w:rsidR="00C807FD" w:rsidRPr="00A5746B" w:rsidRDefault="00C807FD" w:rsidP="00C807FD">
      <w:pPr>
        <w:pStyle w:val="aff9"/>
        <w:rPr>
          <w:vertAlign w:val="superscript"/>
        </w:rPr>
      </w:pPr>
      <w:bookmarkStart w:id="158" w:name="_bookmark5"/>
      <w:bookmarkEnd w:id="158"/>
      <w:r w:rsidRPr="00A5746B">
        <w:lastRenderedPageBreak/>
        <w:t xml:space="preserve">Таблица </w:t>
      </w:r>
      <w:fldSimple w:instr=" SEQ Таблица \* ARABIC ">
        <w:r w:rsidR="00A5746B" w:rsidRPr="00A5746B">
          <w:rPr>
            <w:noProof/>
          </w:rPr>
          <w:t>43</w:t>
        </w:r>
      </w:fldSimple>
      <w:r w:rsidRPr="00A5746B">
        <w:t xml:space="preserve"> -</w:t>
      </w:r>
      <w:r w:rsidRPr="00A5746B">
        <w:rPr>
          <w:spacing w:val="-3"/>
        </w:rPr>
        <w:t xml:space="preserve"> </w:t>
      </w:r>
      <w:r w:rsidRPr="00A5746B">
        <w:t>Прогнозный</w:t>
      </w:r>
      <w:r w:rsidRPr="00A5746B">
        <w:rPr>
          <w:spacing w:val="-4"/>
        </w:rPr>
        <w:t xml:space="preserve"> </w:t>
      </w:r>
      <w:r w:rsidRPr="00A5746B">
        <w:t>прирост отапливаемых</w:t>
      </w:r>
      <w:r w:rsidRPr="00A5746B">
        <w:rPr>
          <w:spacing w:val="-3"/>
        </w:rPr>
        <w:t xml:space="preserve"> </w:t>
      </w:r>
      <w:r w:rsidRPr="00A5746B">
        <w:t>строительных фондов,</w:t>
      </w:r>
      <w:r w:rsidRPr="00A5746B">
        <w:rPr>
          <w:spacing w:val="-3"/>
        </w:rPr>
        <w:t xml:space="preserve"> </w:t>
      </w:r>
      <w:r w:rsidRPr="00A5746B">
        <w:t>м</w:t>
      </w:r>
      <w:r w:rsidRPr="00A5746B">
        <w:rPr>
          <w:vertAlign w:val="superscript"/>
        </w:rPr>
        <w:t>2</w:t>
      </w:r>
    </w:p>
    <w:tbl>
      <w:tblPr>
        <w:tblW w:w="14700"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6"/>
        <w:gridCol w:w="5795"/>
        <w:gridCol w:w="953"/>
        <w:gridCol w:w="1245"/>
        <w:gridCol w:w="1206"/>
        <w:gridCol w:w="953"/>
        <w:gridCol w:w="1286"/>
        <w:gridCol w:w="1263"/>
        <w:gridCol w:w="1263"/>
      </w:tblGrid>
      <w:tr w:rsidR="00C52F24" w:rsidRPr="00A5746B" w:rsidTr="00C52F24">
        <w:trPr>
          <w:cantSplit/>
          <w:tblHeader/>
        </w:trPr>
        <w:tc>
          <w:tcPr>
            <w:tcW w:w="736" w:type="dxa"/>
            <w:shd w:val="clear" w:color="auto" w:fill="auto"/>
            <w:vAlign w:val="center"/>
            <w:hideMark/>
          </w:tcPr>
          <w:p w:rsidR="00C52F24" w:rsidRPr="00A5746B" w:rsidRDefault="00C52F24" w:rsidP="00C807FD">
            <w:pPr>
              <w:jc w:val="center"/>
              <w:rPr>
                <w:rFonts w:eastAsia="Times New Roman"/>
                <w:sz w:val="22"/>
                <w:lang w:eastAsia="ru-RU"/>
              </w:rPr>
            </w:pPr>
            <w:r w:rsidRPr="00A5746B">
              <w:rPr>
                <w:rFonts w:eastAsia="Times New Roman"/>
                <w:sz w:val="22"/>
                <w:lang w:eastAsia="ru-RU"/>
              </w:rPr>
              <w:t>№ п/п</w:t>
            </w:r>
          </w:p>
        </w:tc>
        <w:tc>
          <w:tcPr>
            <w:tcW w:w="5795" w:type="dxa"/>
            <w:shd w:val="clear" w:color="auto" w:fill="auto"/>
            <w:vAlign w:val="center"/>
            <w:hideMark/>
          </w:tcPr>
          <w:p w:rsidR="00C52F24" w:rsidRPr="00A5746B" w:rsidRDefault="00C52F24" w:rsidP="00C807FD">
            <w:pPr>
              <w:jc w:val="left"/>
              <w:rPr>
                <w:rFonts w:eastAsia="Times New Roman"/>
                <w:sz w:val="22"/>
                <w:lang w:eastAsia="ru-RU"/>
              </w:rPr>
            </w:pPr>
            <w:r w:rsidRPr="00A5746B">
              <w:rPr>
                <w:rFonts w:eastAsia="Times New Roman"/>
                <w:sz w:val="22"/>
                <w:lang w:eastAsia="ru-RU"/>
              </w:rPr>
              <w:t>Наименование показателей</w:t>
            </w:r>
          </w:p>
        </w:tc>
        <w:tc>
          <w:tcPr>
            <w:tcW w:w="953" w:type="dxa"/>
            <w:shd w:val="clear" w:color="auto" w:fill="auto"/>
            <w:vAlign w:val="center"/>
            <w:hideMark/>
          </w:tcPr>
          <w:p w:rsidR="00C52F24" w:rsidRPr="00A5746B" w:rsidRDefault="00C52F24" w:rsidP="00C52F24">
            <w:pPr>
              <w:jc w:val="center"/>
              <w:rPr>
                <w:rFonts w:eastAsia="Times New Roman"/>
                <w:sz w:val="22"/>
                <w:lang w:eastAsia="ru-RU"/>
              </w:rPr>
            </w:pPr>
            <w:r w:rsidRPr="00A5746B">
              <w:rPr>
                <w:rFonts w:eastAsia="Times New Roman"/>
                <w:sz w:val="22"/>
                <w:lang w:eastAsia="ru-RU"/>
              </w:rPr>
              <w:t>2022</w:t>
            </w:r>
          </w:p>
        </w:tc>
        <w:tc>
          <w:tcPr>
            <w:tcW w:w="1245" w:type="dxa"/>
            <w:shd w:val="clear" w:color="auto" w:fill="auto"/>
            <w:vAlign w:val="center"/>
            <w:hideMark/>
          </w:tcPr>
          <w:p w:rsidR="00C52F24" w:rsidRPr="00A5746B" w:rsidRDefault="00C52F24" w:rsidP="00C52F24">
            <w:pPr>
              <w:jc w:val="center"/>
              <w:rPr>
                <w:rFonts w:eastAsia="Times New Roman"/>
                <w:sz w:val="22"/>
                <w:lang w:eastAsia="ru-RU"/>
              </w:rPr>
            </w:pPr>
            <w:r w:rsidRPr="00A5746B">
              <w:rPr>
                <w:rFonts w:eastAsia="Times New Roman"/>
                <w:sz w:val="22"/>
                <w:lang w:eastAsia="ru-RU"/>
              </w:rPr>
              <w:t>2023</w:t>
            </w:r>
          </w:p>
        </w:tc>
        <w:tc>
          <w:tcPr>
            <w:tcW w:w="1206" w:type="dxa"/>
            <w:shd w:val="clear" w:color="auto" w:fill="auto"/>
            <w:vAlign w:val="center"/>
            <w:hideMark/>
          </w:tcPr>
          <w:p w:rsidR="00C52F24" w:rsidRPr="00A5746B" w:rsidRDefault="00C52F24" w:rsidP="00C52F24">
            <w:pPr>
              <w:jc w:val="center"/>
              <w:rPr>
                <w:rFonts w:eastAsia="Times New Roman"/>
                <w:sz w:val="22"/>
                <w:lang w:eastAsia="ru-RU"/>
              </w:rPr>
            </w:pPr>
            <w:r w:rsidRPr="00A5746B">
              <w:rPr>
                <w:rFonts w:eastAsia="Times New Roman"/>
                <w:sz w:val="22"/>
                <w:lang w:eastAsia="ru-RU"/>
              </w:rPr>
              <w:t>2024</w:t>
            </w:r>
          </w:p>
        </w:tc>
        <w:tc>
          <w:tcPr>
            <w:tcW w:w="953" w:type="dxa"/>
            <w:shd w:val="clear" w:color="auto" w:fill="auto"/>
            <w:vAlign w:val="center"/>
            <w:hideMark/>
          </w:tcPr>
          <w:p w:rsidR="00C52F24" w:rsidRPr="00A5746B" w:rsidRDefault="00C52F24" w:rsidP="00C52F24">
            <w:pPr>
              <w:jc w:val="center"/>
              <w:rPr>
                <w:rFonts w:eastAsia="Times New Roman"/>
                <w:sz w:val="22"/>
                <w:lang w:eastAsia="ru-RU"/>
              </w:rPr>
            </w:pPr>
            <w:r w:rsidRPr="00A5746B">
              <w:rPr>
                <w:rFonts w:eastAsia="Times New Roman"/>
                <w:sz w:val="22"/>
                <w:lang w:eastAsia="ru-RU"/>
              </w:rPr>
              <w:t>2025</w:t>
            </w:r>
          </w:p>
        </w:tc>
        <w:tc>
          <w:tcPr>
            <w:tcW w:w="1286" w:type="dxa"/>
            <w:shd w:val="clear" w:color="auto" w:fill="auto"/>
            <w:vAlign w:val="center"/>
            <w:hideMark/>
          </w:tcPr>
          <w:p w:rsidR="00C52F24" w:rsidRPr="00A5746B" w:rsidRDefault="00C52F24" w:rsidP="00C52F24">
            <w:pPr>
              <w:jc w:val="center"/>
              <w:rPr>
                <w:rFonts w:eastAsia="Times New Roman"/>
                <w:sz w:val="22"/>
                <w:lang w:eastAsia="ru-RU"/>
              </w:rPr>
            </w:pPr>
            <w:r w:rsidRPr="00A5746B">
              <w:rPr>
                <w:rFonts w:eastAsia="Times New Roman"/>
                <w:sz w:val="22"/>
                <w:lang w:eastAsia="ru-RU"/>
              </w:rPr>
              <w:t>2026</w:t>
            </w:r>
          </w:p>
        </w:tc>
        <w:tc>
          <w:tcPr>
            <w:tcW w:w="1263" w:type="dxa"/>
            <w:vAlign w:val="center"/>
          </w:tcPr>
          <w:p w:rsidR="00C52F24" w:rsidRPr="00A5746B" w:rsidRDefault="00C52F24" w:rsidP="00354E62">
            <w:pPr>
              <w:jc w:val="center"/>
              <w:rPr>
                <w:rFonts w:eastAsia="Times New Roman"/>
                <w:sz w:val="22"/>
                <w:lang w:eastAsia="ru-RU"/>
              </w:rPr>
            </w:pPr>
            <w:r w:rsidRPr="00A5746B">
              <w:rPr>
                <w:rFonts w:eastAsia="Times New Roman"/>
                <w:sz w:val="22"/>
                <w:lang w:eastAsia="ru-RU"/>
              </w:rPr>
              <w:t>2027</w:t>
            </w:r>
          </w:p>
        </w:tc>
        <w:tc>
          <w:tcPr>
            <w:tcW w:w="1263" w:type="dxa"/>
            <w:shd w:val="clear" w:color="auto" w:fill="auto"/>
            <w:vAlign w:val="center"/>
            <w:hideMark/>
          </w:tcPr>
          <w:p w:rsidR="00C52F24" w:rsidRPr="00A5746B" w:rsidRDefault="00C52F24" w:rsidP="00354E62">
            <w:pPr>
              <w:jc w:val="center"/>
              <w:rPr>
                <w:rFonts w:eastAsia="Times New Roman"/>
                <w:sz w:val="22"/>
                <w:lang w:eastAsia="ru-RU"/>
              </w:rPr>
            </w:pPr>
            <w:r w:rsidRPr="00A5746B">
              <w:rPr>
                <w:rFonts w:eastAsia="Times New Roman"/>
                <w:sz w:val="22"/>
                <w:lang w:eastAsia="ru-RU"/>
              </w:rPr>
              <w:t>202</w:t>
            </w:r>
            <w:r w:rsidR="00354E62" w:rsidRPr="00A5746B">
              <w:rPr>
                <w:rFonts w:eastAsia="Times New Roman"/>
                <w:sz w:val="22"/>
                <w:lang w:eastAsia="ru-RU"/>
              </w:rPr>
              <w:t>8</w:t>
            </w:r>
            <w:r w:rsidRPr="00A5746B">
              <w:rPr>
                <w:rFonts w:eastAsia="Times New Roman"/>
                <w:sz w:val="22"/>
                <w:lang w:eastAsia="ru-RU"/>
              </w:rPr>
              <w:t>-203</w:t>
            </w:r>
            <w:r w:rsidR="00354E62" w:rsidRPr="00A5746B">
              <w:rPr>
                <w:rFonts w:eastAsia="Times New Roman"/>
                <w:sz w:val="22"/>
                <w:lang w:eastAsia="ru-RU"/>
              </w:rPr>
              <w:t>2</w:t>
            </w:r>
          </w:p>
        </w:tc>
      </w:tr>
      <w:tr w:rsidR="00C52F24" w:rsidRPr="00A5746B" w:rsidTr="00C52F24">
        <w:trPr>
          <w:cantSplit/>
        </w:trPr>
        <w:tc>
          <w:tcPr>
            <w:tcW w:w="736" w:type="dxa"/>
            <w:shd w:val="clear" w:color="auto" w:fill="auto"/>
            <w:vAlign w:val="center"/>
            <w:hideMark/>
          </w:tcPr>
          <w:p w:rsidR="00C52F24" w:rsidRPr="00A5746B" w:rsidRDefault="00C52F24" w:rsidP="00C807FD">
            <w:pPr>
              <w:jc w:val="center"/>
              <w:rPr>
                <w:rFonts w:eastAsia="Times New Roman"/>
                <w:sz w:val="22"/>
                <w:lang w:eastAsia="ru-RU"/>
              </w:rPr>
            </w:pPr>
            <w:r w:rsidRPr="00A5746B">
              <w:rPr>
                <w:rFonts w:eastAsia="Times New Roman"/>
                <w:sz w:val="22"/>
                <w:lang w:eastAsia="ru-RU"/>
              </w:rPr>
              <w:t>1</w:t>
            </w:r>
          </w:p>
        </w:tc>
        <w:tc>
          <w:tcPr>
            <w:tcW w:w="5795" w:type="dxa"/>
            <w:shd w:val="clear" w:color="auto" w:fill="auto"/>
            <w:vAlign w:val="center"/>
            <w:hideMark/>
          </w:tcPr>
          <w:p w:rsidR="00C52F24" w:rsidRPr="00A5746B" w:rsidRDefault="00C52F24" w:rsidP="00C807FD">
            <w:pPr>
              <w:jc w:val="left"/>
              <w:rPr>
                <w:rFonts w:eastAsia="Times New Roman"/>
                <w:sz w:val="22"/>
                <w:lang w:eastAsia="ru-RU"/>
              </w:rPr>
            </w:pPr>
            <w:r w:rsidRPr="00A5746B">
              <w:rPr>
                <w:rFonts w:eastAsia="Times New Roman"/>
                <w:sz w:val="22"/>
                <w:lang w:eastAsia="ru-RU"/>
              </w:rPr>
              <w:t>Прирост строительных площадей, в том числе:</w:t>
            </w:r>
          </w:p>
        </w:tc>
        <w:tc>
          <w:tcPr>
            <w:tcW w:w="953" w:type="dxa"/>
            <w:shd w:val="clear" w:color="auto" w:fill="auto"/>
            <w:vAlign w:val="center"/>
          </w:tcPr>
          <w:p w:rsidR="00C52F24" w:rsidRPr="00A5746B" w:rsidRDefault="00C52F24" w:rsidP="00C52F24">
            <w:pPr>
              <w:jc w:val="center"/>
              <w:rPr>
                <w:sz w:val="22"/>
              </w:rPr>
            </w:pPr>
            <w:r w:rsidRPr="00A5746B">
              <w:rPr>
                <w:sz w:val="22"/>
              </w:rPr>
              <w:t>0</w:t>
            </w:r>
          </w:p>
        </w:tc>
        <w:tc>
          <w:tcPr>
            <w:tcW w:w="1245" w:type="dxa"/>
            <w:shd w:val="clear" w:color="auto" w:fill="auto"/>
            <w:vAlign w:val="center"/>
          </w:tcPr>
          <w:p w:rsidR="00C52F24" w:rsidRPr="00A5746B" w:rsidRDefault="00C52F24" w:rsidP="00C52F24">
            <w:pPr>
              <w:jc w:val="center"/>
              <w:rPr>
                <w:sz w:val="22"/>
              </w:rPr>
            </w:pPr>
            <w:r w:rsidRPr="00A5746B">
              <w:rPr>
                <w:sz w:val="22"/>
              </w:rPr>
              <w:t>1800</w:t>
            </w:r>
          </w:p>
        </w:tc>
        <w:tc>
          <w:tcPr>
            <w:tcW w:w="1206" w:type="dxa"/>
            <w:shd w:val="clear" w:color="auto" w:fill="auto"/>
            <w:vAlign w:val="center"/>
          </w:tcPr>
          <w:p w:rsidR="00C52F24" w:rsidRPr="00A5746B" w:rsidRDefault="00C52F24" w:rsidP="00C52F24">
            <w:pPr>
              <w:jc w:val="center"/>
              <w:rPr>
                <w:sz w:val="22"/>
              </w:rPr>
            </w:pPr>
            <w:r w:rsidRPr="00A5746B">
              <w:rPr>
                <w:sz w:val="22"/>
              </w:rPr>
              <w:t>4100</w:t>
            </w:r>
          </w:p>
        </w:tc>
        <w:tc>
          <w:tcPr>
            <w:tcW w:w="953" w:type="dxa"/>
            <w:shd w:val="clear" w:color="auto" w:fill="auto"/>
            <w:vAlign w:val="center"/>
          </w:tcPr>
          <w:p w:rsidR="00C52F24" w:rsidRPr="00A5746B" w:rsidRDefault="00C52F24" w:rsidP="00C52F24">
            <w:pPr>
              <w:jc w:val="center"/>
              <w:rPr>
                <w:sz w:val="22"/>
              </w:rPr>
            </w:pPr>
            <w:r w:rsidRPr="00A5746B">
              <w:rPr>
                <w:sz w:val="22"/>
              </w:rPr>
              <w:t>3500</w:t>
            </w:r>
          </w:p>
        </w:tc>
        <w:tc>
          <w:tcPr>
            <w:tcW w:w="1286" w:type="dxa"/>
            <w:shd w:val="clear" w:color="auto" w:fill="auto"/>
            <w:vAlign w:val="center"/>
          </w:tcPr>
          <w:p w:rsidR="00C52F24" w:rsidRPr="00A5746B" w:rsidRDefault="00C52F24" w:rsidP="00C52F24">
            <w:pPr>
              <w:jc w:val="center"/>
              <w:rPr>
                <w:sz w:val="22"/>
              </w:rPr>
            </w:pPr>
            <w:r w:rsidRPr="00A5746B">
              <w:rPr>
                <w:sz w:val="22"/>
              </w:rPr>
              <w:t>0</w:t>
            </w:r>
          </w:p>
        </w:tc>
        <w:tc>
          <w:tcPr>
            <w:tcW w:w="1263" w:type="dxa"/>
            <w:vAlign w:val="center"/>
          </w:tcPr>
          <w:p w:rsidR="00C52F24" w:rsidRPr="00A5746B" w:rsidRDefault="00C52F24" w:rsidP="00C52F24">
            <w:pPr>
              <w:jc w:val="center"/>
              <w:rPr>
                <w:sz w:val="22"/>
              </w:rPr>
            </w:pPr>
            <w:r w:rsidRPr="00A5746B">
              <w:rPr>
                <w:sz w:val="22"/>
              </w:rPr>
              <w:t>3000</w:t>
            </w:r>
          </w:p>
        </w:tc>
        <w:tc>
          <w:tcPr>
            <w:tcW w:w="1263" w:type="dxa"/>
            <w:shd w:val="clear" w:color="auto" w:fill="auto"/>
            <w:vAlign w:val="center"/>
          </w:tcPr>
          <w:p w:rsidR="00C52F24" w:rsidRPr="00A5746B" w:rsidRDefault="00C52F24" w:rsidP="00C52F24">
            <w:pPr>
              <w:jc w:val="center"/>
              <w:rPr>
                <w:sz w:val="22"/>
              </w:rPr>
            </w:pPr>
            <w:r w:rsidRPr="00A5746B">
              <w:rPr>
                <w:sz w:val="22"/>
              </w:rPr>
              <w:t>1500</w:t>
            </w:r>
          </w:p>
        </w:tc>
      </w:tr>
      <w:tr w:rsidR="00C52F24" w:rsidRPr="00A5746B" w:rsidTr="00C52F24">
        <w:trPr>
          <w:cantSplit/>
        </w:trPr>
        <w:tc>
          <w:tcPr>
            <w:tcW w:w="736" w:type="dxa"/>
            <w:shd w:val="clear" w:color="auto" w:fill="auto"/>
            <w:vAlign w:val="center"/>
          </w:tcPr>
          <w:p w:rsidR="00C52F24" w:rsidRPr="00A5746B" w:rsidRDefault="00C52F24" w:rsidP="00C807FD">
            <w:pPr>
              <w:jc w:val="center"/>
              <w:rPr>
                <w:rFonts w:eastAsia="Times New Roman"/>
                <w:sz w:val="22"/>
                <w:lang w:eastAsia="ru-RU"/>
              </w:rPr>
            </w:pPr>
            <w:r w:rsidRPr="00A5746B">
              <w:rPr>
                <w:rFonts w:eastAsia="Times New Roman"/>
                <w:sz w:val="22"/>
                <w:lang w:eastAsia="ru-RU"/>
              </w:rPr>
              <w:t>1.1</w:t>
            </w:r>
          </w:p>
        </w:tc>
        <w:tc>
          <w:tcPr>
            <w:tcW w:w="5795" w:type="dxa"/>
            <w:shd w:val="clear" w:color="auto" w:fill="auto"/>
            <w:vAlign w:val="center"/>
            <w:hideMark/>
          </w:tcPr>
          <w:p w:rsidR="00C52F24" w:rsidRPr="00A5746B" w:rsidRDefault="00C52F24" w:rsidP="00C807FD">
            <w:pPr>
              <w:jc w:val="left"/>
              <w:rPr>
                <w:rFonts w:eastAsia="Times New Roman"/>
                <w:sz w:val="22"/>
                <w:lang w:eastAsia="ru-RU"/>
              </w:rPr>
            </w:pPr>
            <w:r w:rsidRPr="00A5746B">
              <w:rPr>
                <w:rFonts w:eastAsia="Times New Roman"/>
                <w:sz w:val="22"/>
                <w:lang w:eastAsia="ru-RU"/>
              </w:rPr>
              <w:t>Многоэтажный жилищный фонд</w:t>
            </w:r>
          </w:p>
        </w:tc>
        <w:tc>
          <w:tcPr>
            <w:tcW w:w="953" w:type="dxa"/>
            <w:shd w:val="clear" w:color="auto" w:fill="auto"/>
            <w:vAlign w:val="center"/>
          </w:tcPr>
          <w:p w:rsidR="00C52F24" w:rsidRPr="00A5746B" w:rsidRDefault="00C52F24" w:rsidP="00C52F24">
            <w:pPr>
              <w:jc w:val="center"/>
              <w:rPr>
                <w:sz w:val="22"/>
              </w:rPr>
            </w:pPr>
          </w:p>
        </w:tc>
        <w:tc>
          <w:tcPr>
            <w:tcW w:w="1245" w:type="dxa"/>
            <w:shd w:val="clear" w:color="auto" w:fill="auto"/>
            <w:vAlign w:val="center"/>
          </w:tcPr>
          <w:p w:rsidR="00C52F24" w:rsidRPr="00A5746B" w:rsidRDefault="00C52F24" w:rsidP="00C52F24">
            <w:pPr>
              <w:jc w:val="center"/>
              <w:rPr>
                <w:sz w:val="22"/>
              </w:rPr>
            </w:pPr>
          </w:p>
        </w:tc>
        <w:tc>
          <w:tcPr>
            <w:tcW w:w="1206" w:type="dxa"/>
            <w:shd w:val="clear" w:color="auto" w:fill="auto"/>
            <w:vAlign w:val="center"/>
          </w:tcPr>
          <w:p w:rsidR="00C52F24" w:rsidRPr="00A5746B" w:rsidRDefault="00C52F24" w:rsidP="00C52F24">
            <w:pPr>
              <w:jc w:val="center"/>
              <w:rPr>
                <w:sz w:val="22"/>
              </w:rPr>
            </w:pPr>
          </w:p>
        </w:tc>
        <w:tc>
          <w:tcPr>
            <w:tcW w:w="953" w:type="dxa"/>
            <w:shd w:val="clear" w:color="auto" w:fill="auto"/>
            <w:vAlign w:val="center"/>
          </w:tcPr>
          <w:p w:rsidR="00C52F24" w:rsidRPr="00A5746B" w:rsidRDefault="00C52F24" w:rsidP="00C52F24">
            <w:pPr>
              <w:jc w:val="center"/>
              <w:rPr>
                <w:sz w:val="22"/>
              </w:rPr>
            </w:pPr>
          </w:p>
        </w:tc>
        <w:tc>
          <w:tcPr>
            <w:tcW w:w="1286" w:type="dxa"/>
            <w:shd w:val="clear" w:color="auto" w:fill="auto"/>
            <w:vAlign w:val="center"/>
          </w:tcPr>
          <w:p w:rsidR="00C52F24" w:rsidRPr="00A5746B" w:rsidRDefault="00C52F24" w:rsidP="00C52F24">
            <w:pPr>
              <w:jc w:val="center"/>
              <w:rPr>
                <w:sz w:val="22"/>
              </w:rPr>
            </w:pPr>
          </w:p>
        </w:tc>
        <w:tc>
          <w:tcPr>
            <w:tcW w:w="1263" w:type="dxa"/>
            <w:vAlign w:val="center"/>
          </w:tcPr>
          <w:p w:rsidR="00C52F24" w:rsidRPr="00A5746B" w:rsidRDefault="00C52F24" w:rsidP="00C52F24">
            <w:pPr>
              <w:jc w:val="center"/>
              <w:rPr>
                <w:sz w:val="22"/>
              </w:rPr>
            </w:pPr>
          </w:p>
        </w:tc>
        <w:tc>
          <w:tcPr>
            <w:tcW w:w="1263" w:type="dxa"/>
            <w:shd w:val="clear" w:color="auto" w:fill="auto"/>
            <w:vAlign w:val="center"/>
          </w:tcPr>
          <w:p w:rsidR="00C52F24" w:rsidRPr="00A5746B" w:rsidRDefault="00C52F24" w:rsidP="00C52F24">
            <w:pPr>
              <w:jc w:val="center"/>
              <w:rPr>
                <w:sz w:val="22"/>
              </w:rPr>
            </w:pPr>
          </w:p>
        </w:tc>
      </w:tr>
      <w:tr w:rsidR="00C52F24" w:rsidRPr="00A5746B" w:rsidTr="00C52F24">
        <w:trPr>
          <w:cantSplit/>
        </w:trPr>
        <w:tc>
          <w:tcPr>
            <w:tcW w:w="736" w:type="dxa"/>
            <w:shd w:val="clear" w:color="auto" w:fill="auto"/>
            <w:vAlign w:val="center"/>
          </w:tcPr>
          <w:p w:rsidR="00C52F24" w:rsidRPr="00A5746B" w:rsidRDefault="00C52F24" w:rsidP="00C807FD">
            <w:pPr>
              <w:jc w:val="center"/>
              <w:rPr>
                <w:rFonts w:eastAsia="Times New Roman"/>
                <w:sz w:val="22"/>
                <w:lang w:eastAsia="ru-RU"/>
              </w:rPr>
            </w:pPr>
            <w:r w:rsidRPr="00A5746B">
              <w:rPr>
                <w:rFonts w:eastAsia="Times New Roman"/>
                <w:sz w:val="22"/>
                <w:lang w:eastAsia="ru-RU"/>
              </w:rPr>
              <w:t>1.2</w:t>
            </w:r>
          </w:p>
        </w:tc>
        <w:tc>
          <w:tcPr>
            <w:tcW w:w="5795" w:type="dxa"/>
            <w:shd w:val="clear" w:color="auto" w:fill="auto"/>
            <w:vAlign w:val="center"/>
            <w:hideMark/>
          </w:tcPr>
          <w:p w:rsidR="00C52F24" w:rsidRPr="00A5746B" w:rsidRDefault="00C52F24" w:rsidP="00C807FD">
            <w:pPr>
              <w:jc w:val="left"/>
              <w:rPr>
                <w:rFonts w:eastAsia="Times New Roman"/>
                <w:sz w:val="22"/>
                <w:lang w:eastAsia="ru-RU"/>
              </w:rPr>
            </w:pPr>
            <w:r w:rsidRPr="00A5746B">
              <w:rPr>
                <w:rFonts w:eastAsia="Times New Roman"/>
                <w:sz w:val="22"/>
                <w:lang w:eastAsia="ru-RU"/>
              </w:rPr>
              <w:t>Средне- и малоэтажный жилищный фонд</w:t>
            </w:r>
          </w:p>
        </w:tc>
        <w:tc>
          <w:tcPr>
            <w:tcW w:w="953" w:type="dxa"/>
            <w:shd w:val="clear" w:color="auto" w:fill="auto"/>
            <w:vAlign w:val="center"/>
          </w:tcPr>
          <w:p w:rsidR="00C52F24" w:rsidRPr="00A5746B" w:rsidRDefault="00C52F24" w:rsidP="00C52F24">
            <w:pPr>
              <w:jc w:val="center"/>
              <w:rPr>
                <w:sz w:val="22"/>
              </w:rPr>
            </w:pPr>
            <w:r w:rsidRPr="00A5746B">
              <w:rPr>
                <w:sz w:val="22"/>
              </w:rPr>
              <w:t>0</w:t>
            </w:r>
          </w:p>
        </w:tc>
        <w:tc>
          <w:tcPr>
            <w:tcW w:w="1245" w:type="dxa"/>
            <w:shd w:val="clear" w:color="auto" w:fill="auto"/>
            <w:vAlign w:val="center"/>
          </w:tcPr>
          <w:p w:rsidR="00C52F24" w:rsidRPr="00A5746B" w:rsidRDefault="00C52F24" w:rsidP="00C52F24">
            <w:pPr>
              <w:jc w:val="center"/>
              <w:rPr>
                <w:sz w:val="22"/>
              </w:rPr>
            </w:pPr>
            <w:r w:rsidRPr="00A5746B">
              <w:rPr>
                <w:sz w:val="22"/>
              </w:rPr>
              <w:t>1800</w:t>
            </w:r>
          </w:p>
        </w:tc>
        <w:tc>
          <w:tcPr>
            <w:tcW w:w="1206" w:type="dxa"/>
            <w:shd w:val="clear" w:color="auto" w:fill="auto"/>
            <w:vAlign w:val="center"/>
          </w:tcPr>
          <w:p w:rsidR="00C52F24" w:rsidRPr="00A5746B" w:rsidRDefault="00C52F24" w:rsidP="00C52F24">
            <w:pPr>
              <w:jc w:val="center"/>
              <w:rPr>
                <w:sz w:val="22"/>
              </w:rPr>
            </w:pPr>
            <w:r w:rsidRPr="00A5746B">
              <w:rPr>
                <w:sz w:val="22"/>
              </w:rPr>
              <w:t>1200</w:t>
            </w:r>
          </w:p>
        </w:tc>
        <w:tc>
          <w:tcPr>
            <w:tcW w:w="953" w:type="dxa"/>
            <w:shd w:val="clear" w:color="auto" w:fill="auto"/>
            <w:vAlign w:val="center"/>
          </w:tcPr>
          <w:p w:rsidR="00C52F24" w:rsidRPr="00A5746B" w:rsidRDefault="00C52F24" w:rsidP="00C52F24">
            <w:pPr>
              <w:jc w:val="center"/>
              <w:rPr>
                <w:sz w:val="22"/>
              </w:rPr>
            </w:pPr>
            <w:r w:rsidRPr="00A5746B">
              <w:rPr>
                <w:sz w:val="22"/>
              </w:rPr>
              <w:t>2000</w:t>
            </w:r>
          </w:p>
        </w:tc>
        <w:tc>
          <w:tcPr>
            <w:tcW w:w="1286" w:type="dxa"/>
            <w:shd w:val="clear" w:color="auto" w:fill="auto"/>
            <w:vAlign w:val="center"/>
          </w:tcPr>
          <w:p w:rsidR="00C52F24" w:rsidRPr="00A5746B" w:rsidRDefault="00C52F24" w:rsidP="00C52F24">
            <w:pPr>
              <w:jc w:val="center"/>
              <w:rPr>
                <w:sz w:val="22"/>
              </w:rPr>
            </w:pPr>
            <w:r w:rsidRPr="00A5746B">
              <w:rPr>
                <w:sz w:val="22"/>
              </w:rPr>
              <w:t>0</w:t>
            </w:r>
          </w:p>
        </w:tc>
        <w:tc>
          <w:tcPr>
            <w:tcW w:w="1263" w:type="dxa"/>
            <w:vAlign w:val="center"/>
          </w:tcPr>
          <w:p w:rsidR="00C52F24" w:rsidRPr="00A5746B" w:rsidRDefault="00C52F24" w:rsidP="00C52F24">
            <w:pPr>
              <w:jc w:val="center"/>
              <w:rPr>
                <w:sz w:val="22"/>
              </w:rPr>
            </w:pPr>
            <w:r w:rsidRPr="00A5746B">
              <w:rPr>
                <w:sz w:val="22"/>
              </w:rPr>
              <w:t>3000</w:t>
            </w:r>
          </w:p>
        </w:tc>
        <w:tc>
          <w:tcPr>
            <w:tcW w:w="1263" w:type="dxa"/>
            <w:shd w:val="clear" w:color="auto" w:fill="auto"/>
            <w:vAlign w:val="center"/>
          </w:tcPr>
          <w:p w:rsidR="00C52F24" w:rsidRPr="00A5746B" w:rsidRDefault="00C52F24" w:rsidP="00C52F24">
            <w:pPr>
              <w:jc w:val="center"/>
              <w:rPr>
                <w:sz w:val="22"/>
              </w:rPr>
            </w:pPr>
            <w:r w:rsidRPr="00A5746B">
              <w:rPr>
                <w:sz w:val="22"/>
              </w:rPr>
              <w:t>0</w:t>
            </w:r>
          </w:p>
        </w:tc>
      </w:tr>
      <w:tr w:rsidR="00C52F24" w:rsidRPr="00A5746B" w:rsidTr="00C52F24">
        <w:trPr>
          <w:cantSplit/>
        </w:trPr>
        <w:tc>
          <w:tcPr>
            <w:tcW w:w="736" w:type="dxa"/>
            <w:shd w:val="clear" w:color="auto" w:fill="auto"/>
            <w:vAlign w:val="center"/>
          </w:tcPr>
          <w:p w:rsidR="00C52F24" w:rsidRPr="00A5746B" w:rsidRDefault="00C52F24" w:rsidP="00C807FD">
            <w:pPr>
              <w:jc w:val="center"/>
              <w:rPr>
                <w:rFonts w:eastAsia="Times New Roman"/>
                <w:sz w:val="22"/>
                <w:lang w:eastAsia="ru-RU"/>
              </w:rPr>
            </w:pPr>
          </w:p>
        </w:tc>
        <w:tc>
          <w:tcPr>
            <w:tcW w:w="5795" w:type="dxa"/>
            <w:shd w:val="clear" w:color="auto" w:fill="auto"/>
            <w:vAlign w:val="center"/>
            <w:hideMark/>
          </w:tcPr>
          <w:p w:rsidR="00C52F24" w:rsidRPr="00A5746B" w:rsidRDefault="00C52F24" w:rsidP="003F3107">
            <w:pPr>
              <w:ind w:firstLineChars="100" w:firstLine="220"/>
              <w:jc w:val="left"/>
              <w:rPr>
                <w:rFonts w:eastAsia="Times New Roman"/>
                <w:i/>
                <w:iCs/>
                <w:sz w:val="22"/>
                <w:lang w:eastAsia="ru-RU"/>
              </w:rPr>
            </w:pPr>
            <w:r w:rsidRPr="00A5746B">
              <w:rPr>
                <w:rFonts w:eastAsia="Times New Roman"/>
                <w:i/>
                <w:iCs/>
                <w:sz w:val="22"/>
                <w:lang w:eastAsia="ru-RU"/>
              </w:rPr>
              <w:t>Жилой дом (п. Яр, ул. Логовая, 1 а)</w:t>
            </w:r>
          </w:p>
        </w:tc>
        <w:tc>
          <w:tcPr>
            <w:tcW w:w="953" w:type="dxa"/>
            <w:shd w:val="clear" w:color="auto" w:fill="auto"/>
            <w:vAlign w:val="center"/>
          </w:tcPr>
          <w:p w:rsidR="00C52F24" w:rsidRPr="00A5746B" w:rsidRDefault="00C52F24" w:rsidP="00C52F24">
            <w:pPr>
              <w:jc w:val="center"/>
              <w:rPr>
                <w:sz w:val="22"/>
              </w:rPr>
            </w:pPr>
          </w:p>
        </w:tc>
        <w:tc>
          <w:tcPr>
            <w:tcW w:w="1245" w:type="dxa"/>
            <w:shd w:val="clear" w:color="auto" w:fill="auto"/>
            <w:vAlign w:val="center"/>
          </w:tcPr>
          <w:p w:rsidR="00C52F24" w:rsidRPr="00A5746B" w:rsidRDefault="00C52F24" w:rsidP="00C52F24">
            <w:pPr>
              <w:jc w:val="center"/>
              <w:rPr>
                <w:sz w:val="22"/>
              </w:rPr>
            </w:pPr>
            <w:r w:rsidRPr="00A5746B">
              <w:rPr>
                <w:sz w:val="22"/>
              </w:rPr>
              <w:t>600</w:t>
            </w:r>
          </w:p>
        </w:tc>
        <w:tc>
          <w:tcPr>
            <w:tcW w:w="1206" w:type="dxa"/>
            <w:shd w:val="clear" w:color="auto" w:fill="auto"/>
            <w:vAlign w:val="center"/>
          </w:tcPr>
          <w:p w:rsidR="00C52F24" w:rsidRPr="00A5746B" w:rsidRDefault="00C52F24" w:rsidP="00C52F24">
            <w:pPr>
              <w:jc w:val="center"/>
              <w:rPr>
                <w:sz w:val="22"/>
              </w:rPr>
            </w:pPr>
          </w:p>
        </w:tc>
        <w:tc>
          <w:tcPr>
            <w:tcW w:w="953" w:type="dxa"/>
            <w:shd w:val="clear" w:color="auto" w:fill="auto"/>
            <w:vAlign w:val="center"/>
          </w:tcPr>
          <w:p w:rsidR="00C52F24" w:rsidRPr="00A5746B" w:rsidRDefault="00C52F24" w:rsidP="00C52F24">
            <w:pPr>
              <w:jc w:val="center"/>
              <w:rPr>
                <w:sz w:val="22"/>
              </w:rPr>
            </w:pPr>
          </w:p>
        </w:tc>
        <w:tc>
          <w:tcPr>
            <w:tcW w:w="1286" w:type="dxa"/>
            <w:shd w:val="clear" w:color="auto" w:fill="auto"/>
            <w:vAlign w:val="center"/>
          </w:tcPr>
          <w:p w:rsidR="00C52F24" w:rsidRPr="00A5746B" w:rsidRDefault="00C52F24" w:rsidP="00C52F24">
            <w:pPr>
              <w:jc w:val="center"/>
              <w:rPr>
                <w:sz w:val="22"/>
              </w:rPr>
            </w:pPr>
          </w:p>
        </w:tc>
        <w:tc>
          <w:tcPr>
            <w:tcW w:w="1263" w:type="dxa"/>
            <w:vAlign w:val="center"/>
          </w:tcPr>
          <w:p w:rsidR="00C52F24" w:rsidRPr="00A5746B" w:rsidRDefault="00C52F24" w:rsidP="00C52F24">
            <w:pPr>
              <w:jc w:val="center"/>
              <w:rPr>
                <w:sz w:val="22"/>
              </w:rPr>
            </w:pPr>
          </w:p>
        </w:tc>
        <w:tc>
          <w:tcPr>
            <w:tcW w:w="1263" w:type="dxa"/>
            <w:shd w:val="clear" w:color="auto" w:fill="auto"/>
            <w:vAlign w:val="center"/>
          </w:tcPr>
          <w:p w:rsidR="00C52F24" w:rsidRPr="00A5746B" w:rsidRDefault="00C52F24" w:rsidP="00C52F24">
            <w:pPr>
              <w:jc w:val="center"/>
              <w:rPr>
                <w:sz w:val="22"/>
              </w:rPr>
            </w:pPr>
          </w:p>
        </w:tc>
      </w:tr>
      <w:tr w:rsidR="00C52F24" w:rsidRPr="00A5746B" w:rsidTr="00C52F24">
        <w:trPr>
          <w:cantSplit/>
        </w:trPr>
        <w:tc>
          <w:tcPr>
            <w:tcW w:w="736" w:type="dxa"/>
            <w:shd w:val="clear" w:color="auto" w:fill="auto"/>
            <w:vAlign w:val="center"/>
          </w:tcPr>
          <w:p w:rsidR="00C52F24" w:rsidRPr="00A5746B" w:rsidRDefault="00C52F24" w:rsidP="00C807FD">
            <w:pPr>
              <w:jc w:val="center"/>
              <w:rPr>
                <w:rFonts w:eastAsia="Times New Roman"/>
                <w:sz w:val="22"/>
                <w:lang w:eastAsia="ru-RU"/>
              </w:rPr>
            </w:pPr>
          </w:p>
        </w:tc>
        <w:tc>
          <w:tcPr>
            <w:tcW w:w="5795" w:type="dxa"/>
            <w:shd w:val="clear" w:color="auto" w:fill="auto"/>
            <w:vAlign w:val="center"/>
          </w:tcPr>
          <w:p w:rsidR="00C52F24" w:rsidRPr="00A5746B" w:rsidRDefault="00C52F24" w:rsidP="003F3107">
            <w:pPr>
              <w:ind w:firstLineChars="100" w:firstLine="220"/>
              <w:jc w:val="left"/>
              <w:rPr>
                <w:rFonts w:eastAsia="Times New Roman"/>
                <w:i/>
                <w:iCs/>
                <w:sz w:val="22"/>
                <w:lang w:eastAsia="ru-RU"/>
              </w:rPr>
            </w:pPr>
            <w:r w:rsidRPr="00A5746B">
              <w:rPr>
                <w:rFonts w:eastAsia="Times New Roman"/>
                <w:i/>
                <w:iCs/>
                <w:sz w:val="22"/>
                <w:lang w:eastAsia="ru-RU"/>
              </w:rPr>
              <w:t>Жилой дом (рядом с п. Яр, ул. Советская, 12а)</w:t>
            </w:r>
          </w:p>
        </w:tc>
        <w:tc>
          <w:tcPr>
            <w:tcW w:w="953" w:type="dxa"/>
            <w:shd w:val="clear" w:color="auto" w:fill="auto"/>
            <w:vAlign w:val="center"/>
          </w:tcPr>
          <w:p w:rsidR="00C52F24" w:rsidRPr="00A5746B" w:rsidRDefault="00C52F24" w:rsidP="00C52F24">
            <w:pPr>
              <w:jc w:val="center"/>
              <w:rPr>
                <w:sz w:val="22"/>
              </w:rPr>
            </w:pPr>
          </w:p>
        </w:tc>
        <w:tc>
          <w:tcPr>
            <w:tcW w:w="1245" w:type="dxa"/>
            <w:shd w:val="clear" w:color="auto" w:fill="auto"/>
            <w:vAlign w:val="center"/>
          </w:tcPr>
          <w:p w:rsidR="00C52F24" w:rsidRPr="00A5746B" w:rsidRDefault="00C52F24" w:rsidP="00C52F24">
            <w:pPr>
              <w:jc w:val="center"/>
              <w:rPr>
                <w:sz w:val="22"/>
              </w:rPr>
            </w:pPr>
            <w:r w:rsidRPr="00A5746B">
              <w:rPr>
                <w:sz w:val="22"/>
              </w:rPr>
              <w:t>600</w:t>
            </w:r>
          </w:p>
        </w:tc>
        <w:tc>
          <w:tcPr>
            <w:tcW w:w="1206" w:type="dxa"/>
            <w:shd w:val="clear" w:color="auto" w:fill="auto"/>
            <w:vAlign w:val="center"/>
          </w:tcPr>
          <w:p w:rsidR="00C52F24" w:rsidRPr="00A5746B" w:rsidRDefault="00C52F24" w:rsidP="00C52F24">
            <w:pPr>
              <w:jc w:val="center"/>
              <w:rPr>
                <w:sz w:val="22"/>
              </w:rPr>
            </w:pPr>
          </w:p>
        </w:tc>
        <w:tc>
          <w:tcPr>
            <w:tcW w:w="953" w:type="dxa"/>
            <w:shd w:val="clear" w:color="auto" w:fill="auto"/>
            <w:vAlign w:val="center"/>
          </w:tcPr>
          <w:p w:rsidR="00C52F24" w:rsidRPr="00A5746B" w:rsidRDefault="00C52F24" w:rsidP="00C52F24">
            <w:pPr>
              <w:jc w:val="center"/>
              <w:rPr>
                <w:sz w:val="22"/>
              </w:rPr>
            </w:pPr>
          </w:p>
        </w:tc>
        <w:tc>
          <w:tcPr>
            <w:tcW w:w="1286" w:type="dxa"/>
            <w:shd w:val="clear" w:color="auto" w:fill="auto"/>
            <w:vAlign w:val="center"/>
          </w:tcPr>
          <w:p w:rsidR="00C52F24" w:rsidRPr="00A5746B" w:rsidRDefault="00C52F24" w:rsidP="00C52F24">
            <w:pPr>
              <w:jc w:val="center"/>
              <w:rPr>
                <w:sz w:val="22"/>
              </w:rPr>
            </w:pPr>
          </w:p>
        </w:tc>
        <w:tc>
          <w:tcPr>
            <w:tcW w:w="1263" w:type="dxa"/>
            <w:vAlign w:val="center"/>
          </w:tcPr>
          <w:p w:rsidR="00C52F24" w:rsidRPr="00A5746B" w:rsidRDefault="00C52F24" w:rsidP="00C52F24">
            <w:pPr>
              <w:jc w:val="center"/>
              <w:rPr>
                <w:sz w:val="22"/>
              </w:rPr>
            </w:pPr>
          </w:p>
        </w:tc>
        <w:tc>
          <w:tcPr>
            <w:tcW w:w="1263" w:type="dxa"/>
            <w:shd w:val="clear" w:color="auto" w:fill="auto"/>
            <w:vAlign w:val="center"/>
          </w:tcPr>
          <w:p w:rsidR="00C52F24" w:rsidRPr="00A5746B" w:rsidRDefault="00C52F24" w:rsidP="00C52F24">
            <w:pPr>
              <w:jc w:val="center"/>
              <w:rPr>
                <w:sz w:val="22"/>
              </w:rPr>
            </w:pPr>
          </w:p>
        </w:tc>
      </w:tr>
      <w:tr w:rsidR="00C52F24" w:rsidRPr="00A5746B" w:rsidTr="00C52F24">
        <w:trPr>
          <w:cantSplit/>
        </w:trPr>
        <w:tc>
          <w:tcPr>
            <w:tcW w:w="736" w:type="dxa"/>
            <w:shd w:val="clear" w:color="auto" w:fill="auto"/>
            <w:vAlign w:val="center"/>
          </w:tcPr>
          <w:p w:rsidR="00C52F24" w:rsidRPr="00A5746B" w:rsidRDefault="00C52F24" w:rsidP="00C807FD">
            <w:pPr>
              <w:jc w:val="center"/>
              <w:rPr>
                <w:rFonts w:eastAsia="Times New Roman"/>
                <w:sz w:val="22"/>
                <w:lang w:eastAsia="ru-RU"/>
              </w:rPr>
            </w:pPr>
          </w:p>
        </w:tc>
        <w:tc>
          <w:tcPr>
            <w:tcW w:w="5795" w:type="dxa"/>
            <w:shd w:val="clear" w:color="auto" w:fill="auto"/>
            <w:vAlign w:val="center"/>
          </w:tcPr>
          <w:p w:rsidR="00C52F24" w:rsidRPr="00A5746B" w:rsidRDefault="00C52F24" w:rsidP="003F3107">
            <w:pPr>
              <w:ind w:firstLineChars="100" w:firstLine="220"/>
              <w:jc w:val="left"/>
              <w:rPr>
                <w:rFonts w:eastAsia="Times New Roman"/>
                <w:i/>
                <w:iCs/>
                <w:sz w:val="22"/>
                <w:lang w:eastAsia="ru-RU"/>
              </w:rPr>
            </w:pPr>
            <w:r w:rsidRPr="00A5746B">
              <w:rPr>
                <w:rFonts w:eastAsia="Times New Roman"/>
                <w:i/>
                <w:iCs/>
                <w:sz w:val="22"/>
                <w:lang w:eastAsia="ru-RU"/>
              </w:rPr>
              <w:t>Жилой дом (рядом с п. Яр, ул. Советская, 12а)</w:t>
            </w:r>
          </w:p>
        </w:tc>
        <w:tc>
          <w:tcPr>
            <w:tcW w:w="953" w:type="dxa"/>
            <w:shd w:val="clear" w:color="auto" w:fill="auto"/>
            <w:vAlign w:val="center"/>
          </w:tcPr>
          <w:p w:rsidR="00C52F24" w:rsidRPr="00A5746B" w:rsidRDefault="00C52F24" w:rsidP="00C52F24">
            <w:pPr>
              <w:jc w:val="center"/>
              <w:rPr>
                <w:sz w:val="22"/>
              </w:rPr>
            </w:pPr>
          </w:p>
        </w:tc>
        <w:tc>
          <w:tcPr>
            <w:tcW w:w="1245" w:type="dxa"/>
            <w:shd w:val="clear" w:color="auto" w:fill="auto"/>
            <w:vAlign w:val="center"/>
          </w:tcPr>
          <w:p w:rsidR="00C52F24" w:rsidRPr="00A5746B" w:rsidRDefault="00C52F24" w:rsidP="00C52F24">
            <w:pPr>
              <w:jc w:val="center"/>
              <w:rPr>
                <w:sz w:val="22"/>
              </w:rPr>
            </w:pPr>
            <w:r w:rsidRPr="00A5746B">
              <w:rPr>
                <w:sz w:val="22"/>
              </w:rPr>
              <w:t>600</w:t>
            </w:r>
          </w:p>
        </w:tc>
        <w:tc>
          <w:tcPr>
            <w:tcW w:w="1206" w:type="dxa"/>
            <w:shd w:val="clear" w:color="auto" w:fill="auto"/>
            <w:vAlign w:val="center"/>
          </w:tcPr>
          <w:p w:rsidR="00C52F24" w:rsidRPr="00A5746B" w:rsidRDefault="00C52F24" w:rsidP="00C52F24">
            <w:pPr>
              <w:jc w:val="center"/>
              <w:rPr>
                <w:sz w:val="22"/>
              </w:rPr>
            </w:pPr>
          </w:p>
        </w:tc>
        <w:tc>
          <w:tcPr>
            <w:tcW w:w="953" w:type="dxa"/>
            <w:shd w:val="clear" w:color="auto" w:fill="auto"/>
            <w:vAlign w:val="center"/>
          </w:tcPr>
          <w:p w:rsidR="00C52F24" w:rsidRPr="00A5746B" w:rsidRDefault="00C52F24" w:rsidP="00C52F24">
            <w:pPr>
              <w:jc w:val="center"/>
              <w:rPr>
                <w:sz w:val="22"/>
              </w:rPr>
            </w:pPr>
          </w:p>
        </w:tc>
        <w:tc>
          <w:tcPr>
            <w:tcW w:w="1286" w:type="dxa"/>
            <w:shd w:val="clear" w:color="auto" w:fill="auto"/>
            <w:vAlign w:val="center"/>
          </w:tcPr>
          <w:p w:rsidR="00C52F24" w:rsidRPr="00A5746B" w:rsidRDefault="00C52F24" w:rsidP="00C52F24">
            <w:pPr>
              <w:jc w:val="center"/>
              <w:rPr>
                <w:sz w:val="22"/>
              </w:rPr>
            </w:pPr>
          </w:p>
        </w:tc>
        <w:tc>
          <w:tcPr>
            <w:tcW w:w="1263" w:type="dxa"/>
            <w:vAlign w:val="center"/>
          </w:tcPr>
          <w:p w:rsidR="00C52F24" w:rsidRPr="00A5746B" w:rsidRDefault="00C52F24" w:rsidP="00C52F24">
            <w:pPr>
              <w:jc w:val="center"/>
              <w:rPr>
                <w:sz w:val="22"/>
              </w:rPr>
            </w:pPr>
          </w:p>
        </w:tc>
        <w:tc>
          <w:tcPr>
            <w:tcW w:w="1263" w:type="dxa"/>
            <w:shd w:val="clear" w:color="auto" w:fill="auto"/>
            <w:vAlign w:val="center"/>
          </w:tcPr>
          <w:p w:rsidR="00C52F24" w:rsidRPr="00A5746B" w:rsidRDefault="00C52F24" w:rsidP="00C52F24">
            <w:pPr>
              <w:jc w:val="center"/>
              <w:rPr>
                <w:sz w:val="22"/>
              </w:rPr>
            </w:pPr>
          </w:p>
        </w:tc>
      </w:tr>
      <w:tr w:rsidR="00C52F24" w:rsidRPr="00A5746B" w:rsidTr="00C52F24">
        <w:trPr>
          <w:cantSplit/>
        </w:trPr>
        <w:tc>
          <w:tcPr>
            <w:tcW w:w="736" w:type="dxa"/>
            <w:shd w:val="clear" w:color="auto" w:fill="auto"/>
            <w:vAlign w:val="center"/>
          </w:tcPr>
          <w:p w:rsidR="00C52F24" w:rsidRPr="00A5746B" w:rsidRDefault="00C52F24" w:rsidP="00C807FD">
            <w:pPr>
              <w:jc w:val="center"/>
              <w:rPr>
                <w:rFonts w:eastAsia="Times New Roman"/>
                <w:sz w:val="22"/>
                <w:lang w:eastAsia="ru-RU"/>
              </w:rPr>
            </w:pPr>
          </w:p>
        </w:tc>
        <w:tc>
          <w:tcPr>
            <w:tcW w:w="5795" w:type="dxa"/>
            <w:shd w:val="clear" w:color="auto" w:fill="auto"/>
            <w:vAlign w:val="center"/>
          </w:tcPr>
          <w:p w:rsidR="00C52F24" w:rsidRPr="00A5746B" w:rsidRDefault="00C52F24" w:rsidP="003F3107">
            <w:pPr>
              <w:ind w:firstLineChars="100" w:firstLine="220"/>
              <w:jc w:val="left"/>
              <w:rPr>
                <w:rFonts w:eastAsia="Times New Roman"/>
                <w:i/>
                <w:iCs/>
                <w:sz w:val="22"/>
                <w:lang w:eastAsia="ru-RU"/>
              </w:rPr>
            </w:pPr>
            <w:r w:rsidRPr="00A5746B">
              <w:rPr>
                <w:rFonts w:eastAsia="Times New Roman"/>
                <w:i/>
                <w:iCs/>
                <w:sz w:val="22"/>
                <w:lang w:eastAsia="ru-RU"/>
              </w:rPr>
              <w:t>Жилой дом (п. Яр, ул. Пролетарская, 14)</w:t>
            </w:r>
          </w:p>
        </w:tc>
        <w:tc>
          <w:tcPr>
            <w:tcW w:w="953" w:type="dxa"/>
            <w:shd w:val="clear" w:color="auto" w:fill="auto"/>
            <w:vAlign w:val="center"/>
          </w:tcPr>
          <w:p w:rsidR="00C52F24" w:rsidRPr="00A5746B" w:rsidRDefault="00C52F24" w:rsidP="00C52F24">
            <w:pPr>
              <w:jc w:val="center"/>
              <w:rPr>
                <w:sz w:val="22"/>
              </w:rPr>
            </w:pPr>
          </w:p>
        </w:tc>
        <w:tc>
          <w:tcPr>
            <w:tcW w:w="1245" w:type="dxa"/>
            <w:shd w:val="clear" w:color="auto" w:fill="auto"/>
            <w:vAlign w:val="center"/>
          </w:tcPr>
          <w:p w:rsidR="00C52F24" w:rsidRPr="00A5746B" w:rsidRDefault="00C52F24" w:rsidP="00C52F24">
            <w:pPr>
              <w:jc w:val="center"/>
              <w:rPr>
                <w:sz w:val="22"/>
              </w:rPr>
            </w:pPr>
          </w:p>
        </w:tc>
        <w:tc>
          <w:tcPr>
            <w:tcW w:w="1206" w:type="dxa"/>
            <w:shd w:val="clear" w:color="auto" w:fill="auto"/>
            <w:vAlign w:val="center"/>
          </w:tcPr>
          <w:p w:rsidR="00C52F24" w:rsidRPr="00A5746B" w:rsidRDefault="00C52F24" w:rsidP="00C52F24">
            <w:pPr>
              <w:jc w:val="center"/>
              <w:rPr>
                <w:sz w:val="22"/>
              </w:rPr>
            </w:pPr>
            <w:r w:rsidRPr="00A5746B">
              <w:rPr>
                <w:sz w:val="22"/>
              </w:rPr>
              <w:t>600</w:t>
            </w:r>
          </w:p>
        </w:tc>
        <w:tc>
          <w:tcPr>
            <w:tcW w:w="953" w:type="dxa"/>
            <w:shd w:val="clear" w:color="auto" w:fill="auto"/>
            <w:vAlign w:val="center"/>
          </w:tcPr>
          <w:p w:rsidR="00C52F24" w:rsidRPr="00A5746B" w:rsidRDefault="00C52F24" w:rsidP="00C52F24">
            <w:pPr>
              <w:jc w:val="center"/>
              <w:rPr>
                <w:sz w:val="22"/>
              </w:rPr>
            </w:pPr>
          </w:p>
        </w:tc>
        <w:tc>
          <w:tcPr>
            <w:tcW w:w="1286" w:type="dxa"/>
            <w:shd w:val="clear" w:color="auto" w:fill="auto"/>
            <w:vAlign w:val="center"/>
          </w:tcPr>
          <w:p w:rsidR="00C52F24" w:rsidRPr="00A5746B" w:rsidRDefault="00C52F24" w:rsidP="00C52F24">
            <w:pPr>
              <w:jc w:val="center"/>
              <w:rPr>
                <w:sz w:val="22"/>
              </w:rPr>
            </w:pPr>
          </w:p>
        </w:tc>
        <w:tc>
          <w:tcPr>
            <w:tcW w:w="1263" w:type="dxa"/>
            <w:vAlign w:val="center"/>
          </w:tcPr>
          <w:p w:rsidR="00C52F24" w:rsidRPr="00A5746B" w:rsidRDefault="00C52F24" w:rsidP="00C52F24">
            <w:pPr>
              <w:jc w:val="center"/>
              <w:rPr>
                <w:sz w:val="22"/>
              </w:rPr>
            </w:pPr>
          </w:p>
        </w:tc>
        <w:tc>
          <w:tcPr>
            <w:tcW w:w="1263" w:type="dxa"/>
            <w:shd w:val="clear" w:color="auto" w:fill="auto"/>
            <w:vAlign w:val="center"/>
          </w:tcPr>
          <w:p w:rsidR="00C52F24" w:rsidRPr="00A5746B" w:rsidRDefault="00C52F24" w:rsidP="00C52F24">
            <w:pPr>
              <w:jc w:val="center"/>
              <w:rPr>
                <w:sz w:val="22"/>
              </w:rPr>
            </w:pPr>
          </w:p>
        </w:tc>
      </w:tr>
      <w:tr w:rsidR="00C52F24" w:rsidRPr="00A5746B" w:rsidTr="00C52F24">
        <w:trPr>
          <w:cantSplit/>
        </w:trPr>
        <w:tc>
          <w:tcPr>
            <w:tcW w:w="736" w:type="dxa"/>
            <w:shd w:val="clear" w:color="auto" w:fill="auto"/>
            <w:vAlign w:val="center"/>
          </w:tcPr>
          <w:p w:rsidR="00C52F24" w:rsidRPr="00A5746B" w:rsidRDefault="00C52F24" w:rsidP="00C807FD">
            <w:pPr>
              <w:jc w:val="center"/>
              <w:rPr>
                <w:rFonts w:eastAsia="Times New Roman"/>
                <w:sz w:val="22"/>
                <w:lang w:eastAsia="ru-RU"/>
              </w:rPr>
            </w:pPr>
          </w:p>
        </w:tc>
        <w:tc>
          <w:tcPr>
            <w:tcW w:w="5795" w:type="dxa"/>
            <w:shd w:val="clear" w:color="auto" w:fill="auto"/>
            <w:vAlign w:val="center"/>
          </w:tcPr>
          <w:p w:rsidR="00C52F24" w:rsidRPr="00A5746B" w:rsidRDefault="00C52F24" w:rsidP="003F3107">
            <w:pPr>
              <w:ind w:firstLineChars="100" w:firstLine="220"/>
              <w:jc w:val="left"/>
              <w:rPr>
                <w:rFonts w:eastAsia="Times New Roman"/>
                <w:i/>
                <w:iCs/>
                <w:sz w:val="22"/>
                <w:lang w:eastAsia="ru-RU"/>
              </w:rPr>
            </w:pPr>
            <w:r w:rsidRPr="00A5746B">
              <w:rPr>
                <w:rFonts w:eastAsia="Times New Roman"/>
                <w:i/>
                <w:iCs/>
                <w:sz w:val="22"/>
                <w:lang w:eastAsia="ru-RU"/>
              </w:rPr>
              <w:t>Жилой дом (п. Яр, ул. Пролетарская, 12)</w:t>
            </w:r>
          </w:p>
        </w:tc>
        <w:tc>
          <w:tcPr>
            <w:tcW w:w="953" w:type="dxa"/>
            <w:shd w:val="clear" w:color="auto" w:fill="auto"/>
            <w:vAlign w:val="center"/>
          </w:tcPr>
          <w:p w:rsidR="00C52F24" w:rsidRPr="00A5746B" w:rsidRDefault="00C52F24" w:rsidP="00C52F24">
            <w:pPr>
              <w:jc w:val="center"/>
              <w:rPr>
                <w:sz w:val="22"/>
              </w:rPr>
            </w:pPr>
          </w:p>
        </w:tc>
        <w:tc>
          <w:tcPr>
            <w:tcW w:w="1245" w:type="dxa"/>
            <w:shd w:val="clear" w:color="auto" w:fill="auto"/>
            <w:vAlign w:val="center"/>
          </w:tcPr>
          <w:p w:rsidR="00C52F24" w:rsidRPr="00A5746B" w:rsidRDefault="00C52F24" w:rsidP="00C52F24">
            <w:pPr>
              <w:jc w:val="center"/>
              <w:rPr>
                <w:sz w:val="22"/>
              </w:rPr>
            </w:pPr>
          </w:p>
        </w:tc>
        <w:tc>
          <w:tcPr>
            <w:tcW w:w="1206" w:type="dxa"/>
            <w:shd w:val="clear" w:color="auto" w:fill="auto"/>
            <w:vAlign w:val="center"/>
          </w:tcPr>
          <w:p w:rsidR="00C52F24" w:rsidRPr="00A5746B" w:rsidRDefault="00C52F24" w:rsidP="00C52F24">
            <w:pPr>
              <w:jc w:val="center"/>
              <w:rPr>
                <w:sz w:val="22"/>
              </w:rPr>
            </w:pPr>
            <w:r w:rsidRPr="00A5746B">
              <w:rPr>
                <w:sz w:val="22"/>
              </w:rPr>
              <w:t>600</w:t>
            </w:r>
          </w:p>
        </w:tc>
        <w:tc>
          <w:tcPr>
            <w:tcW w:w="953" w:type="dxa"/>
            <w:shd w:val="clear" w:color="auto" w:fill="auto"/>
            <w:vAlign w:val="center"/>
          </w:tcPr>
          <w:p w:rsidR="00C52F24" w:rsidRPr="00A5746B" w:rsidRDefault="00C52F24" w:rsidP="00C52F24">
            <w:pPr>
              <w:jc w:val="center"/>
              <w:rPr>
                <w:sz w:val="22"/>
              </w:rPr>
            </w:pPr>
          </w:p>
        </w:tc>
        <w:tc>
          <w:tcPr>
            <w:tcW w:w="1286" w:type="dxa"/>
            <w:shd w:val="clear" w:color="auto" w:fill="auto"/>
            <w:vAlign w:val="center"/>
          </w:tcPr>
          <w:p w:rsidR="00C52F24" w:rsidRPr="00A5746B" w:rsidRDefault="00C52F24" w:rsidP="00C52F24">
            <w:pPr>
              <w:jc w:val="center"/>
              <w:rPr>
                <w:sz w:val="22"/>
              </w:rPr>
            </w:pPr>
          </w:p>
        </w:tc>
        <w:tc>
          <w:tcPr>
            <w:tcW w:w="1263" w:type="dxa"/>
            <w:vAlign w:val="center"/>
          </w:tcPr>
          <w:p w:rsidR="00C52F24" w:rsidRPr="00A5746B" w:rsidRDefault="00C52F24" w:rsidP="00C52F24">
            <w:pPr>
              <w:jc w:val="center"/>
              <w:rPr>
                <w:sz w:val="22"/>
              </w:rPr>
            </w:pPr>
          </w:p>
        </w:tc>
        <w:tc>
          <w:tcPr>
            <w:tcW w:w="1263" w:type="dxa"/>
            <w:shd w:val="clear" w:color="auto" w:fill="auto"/>
            <w:vAlign w:val="center"/>
          </w:tcPr>
          <w:p w:rsidR="00C52F24" w:rsidRPr="00A5746B" w:rsidRDefault="00C52F24" w:rsidP="00C52F24">
            <w:pPr>
              <w:jc w:val="center"/>
              <w:rPr>
                <w:sz w:val="22"/>
              </w:rPr>
            </w:pPr>
          </w:p>
        </w:tc>
      </w:tr>
      <w:tr w:rsidR="00C52F24" w:rsidRPr="00A5746B" w:rsidTr="00C52F24">
        <w:trPr>
          <w:cantSplit/>
        </w:trPr>
        <w:tc>
          <w:tcPr>
            <w:tcW w:w="736" w:type="dxa"/>
            <w:shd w:val="clear" w:color="auto" w:fill="auto"/>
            <w:vAlign w:val="center"/>
          </w:tcPr>
          <w:p w:rsidR="00C52F24" w:rsidRPr="00A5746B" w:rsidRDefault="00C52F24" w:rsidP="00C807FD">
            <w:pPr>
              <w:jc w:val="center"/>
              <w:rPr>
                <w:rFonts w:eastAsia="Times New Roman"/>
                <w:sz w:val="22"/>
                <w:lang w:eastAsia="ru-RU"/>
              </w:rPr>
            </w:pPr>
          </w:p>
        </w:tc>
        <w:tc>
          <w:tcPr>
            <w:tcW w:w="5795" w:type="dxa"/>
            <w:shd w:val="clear" w:color="auto" w:fill="auto"/>
            <w:vAlign w:val="center"/>
          </w:tcPr>
          <w:p w:rsidR="00C52F24" w:rsidRPr="00A5746B" w:rsidRDefault="00C52F24" w:rsidP="003F3107">
            <w:pPr>
              <w:ind w:firstLineChars="100" w:firstLine="220"/>
              <w:jc w:val="left"/>
              <w:rPr>
                <w:rFonts w:eastAsia="Times New Roman"/>
                <w:i/>
                <w:iCs/>
                <w:sz w:val="22"/>
                <w:lang w:eastAsia="ru-RU"/>
              </w:rPr>
            </w:pPr>
            <w:r w:rsidRPr="00A5746B">
              <w:rPr>
                <w:rFonts w:eastAsia="Times New Roman"/>
                <w:i/>
                <w:iCs/>
                <w:sz w:val="22"/>
                <w:lang w:eastAsia="ru-RU"/>
              </w:rPr>
              <w:t>Жилой дом (с. Дизьмино)</w:t>
            </w:r>
          </w:p>
        </w:tc>
        <w:tc>
          <w:tcPr>
            <w:tcW w:w="953" w:type="dxa"/>
            <w:shd w:val="clear" w:color="auto" w:fill="auto"/>
            <w:vAlign w:val="center"/>
          </w:tcPr>
          <w:p w:rsidR="00C52F24" w:rsidRPr="00A5746B" w:rsidRDefault="00C52F24" w:rsidP="00C52F24">
            <w:pPr>
              <w:jc w:val="center"/>
              <w:rPr>
                <w:sz w:val="22"/>
              </w:rPr>
            </w:pPr>
          </w:p>
        </w:tc>
        <w:tc>
          <w:tcPr>
            <w:tcW w:w="1245" w:type="dxa"/>
            <w:shd w:val="clear" w:color="auto" w:fill="auto"/>
            <w:vAlign w:val="center"/>
          </w:tcPr>
          <w:p w:rsidR="00C52F24" w:rsidRPr="00A5746B" w:rsidRDefault="00C52F24" w:rsidP="00C52F24">
            <w:pPr>
              <w:jc w:val="center"/>
              <w:rPr>
                <w:sz w:val="22"/>
              </w:rPr>
            </w:pPr>
          </w:p>
        </w:tc>
        <w:tc>
          <w:tcPr>
            <w:tcW w:w="1206" w:type="dxa"/>
            <w:shd w:val="clear" w:color="auto" w:fill="auto"/>
            <w:vAlign w:val="center"/>
          </w:tcPr>
          <w:p w:rsidR="00C52F24" w:rsidRPr="00A5746B" w:rsidRDefault="00C52F24" w:rsidP="00C52F24">
            <w:pPr>
              <w:jc w:val="center"/>
              <w:rPr>
                <w:sz w:val="22"/>
              </w:rPr>
            </w:pPr>
          </w:p>
        </w:tc>
        <w:tc>
          <w:tcPr>
            <w:tcW w:w="953" w:type="dxa"/>
            <w:shd w:val="clear" w:color="auto" w:fill="auto"/>
            <w:vAlign w:val="center"/>
          </w:tcPr>
          <w:p w:rsidR="00C52F24" w:rsidRPr="00A5746B" w:rsidRDefault="00C52F24" w:rsidP="00C52F24">
            <w:pPr>
              <w:jc w:val="center"/>
              <w:rPr>
                <w:sz w:val="22"/>
              </w:rPr>
            </w:pPr>
            <w:r w:rsidRPr="00A5746B">
              <w:rPr>
                <w:sz w:val="22"/>
              </w:rPr>
              <w:t>1000</w:t>
            </w:r>
          </w:p>
        </w:tc>
        <w:tc>
          <w:tcPr>
            <w:tcW w:w="1286" w:type="dxa"/>
            <w:shd w:val="clear" w:color="auto" w:fill="auto"/>
            <w:vAlign w:val="center"/>
          </w:tcPr>
          <w:p w:rsidR="00C52F24" w:rsidRPr="00A5746B" w:rsidRDefault="00C52F24" w:rsidP="00C52F24">
            <w:pPr>
              <w:jc w:val="center"/>
              <w:rPr>
                <w:sz w:val="22"/>
              </w:rPr>
            </w:pPr>
          </w:p>
        </w:tc>
        <w:tc>
          <w:tcPr>
            <w:tcW w:w="1263" w:type="dxa"/>
            <w:vAlign w:val="center"/>
          </w:tcPr>
          <w:p w:rsidR="00C52F24" w:rsidRPr="00A5746B" w:rsidRDefault="00C52F24" w:rsidP="00C52F24">
            <w:pPr>
              <w:jc w:val="center"/>
              <w:rPr>
                <w:sz w:val="22"/>
              </w:rPr>
            </w:pPr>
          </w:p>
        </w:tc>
        <w:tc>
          <w:tcPr>
            <w:tcW w:w="1263" w:type="dxa"/>
            <w:shd w:val="clear" w:color="auto" w:fill="auto"/>
            <w:vAlign w:val="center"/>
          </w:tcPr>
          <w:p w:rsidR="00C52F24" w:rsidRPr="00A5746B" w:rsidRDefault="00C52F24" w:rsidP="00C52F24">
            <w:pPr>
              <w:jc w:val="center"/>
              <w:rPr>
                <w:sz w:val="22"/>
              </w:rPr>
            </w:pPr>
          </w:p>
        </w:tc>
      </w:tr>
      <w:tr w:rsidR="00C52F24" w:rsidRPr="00A5746B" w:rsidTr="00C52F24">
        <w:trPr>
          <w:cantSplit/>
          <w:trHeight w:val="335"/>
        </w:trPr>
        <w:tc>
          <w:tcPr>
            <w:tcW w:w="736" w:type="dxa"/>
            <w:shd w:val="clear" w:color="auto" w:fill="auto"/>
            <w:vAlign w:val="center"/>
          </w:tcPr>
          <w:p w:rsidR="00C52F24" w:rsidRPr="00A5746B" w:rsidRDefault="00C52F24" w:rsidP="00C807FD">
            <w:pPr>
              <w:jc w:val="center"/>
              <w:rPr>
                <w:rFonts w:eastAsia="Times New Roman"/>
                <w:sz w:val="22"/>
                <w:lang w:eastAsia="ru-RU"/>
              </w:rPr>
            </w:pPr>
          </w:p>
        </w:tc>
        <w:tc>
          <w:tcPr>
            <w:tcW w:w="5795" w:type="dxa"/>
            <w:shd w:val="clear" w:color="auto" w:fill="auto"/>
            <w:vAlign w:val="center"/>
          </w:tcPr>
          <w:p w:rsidR="00C52F24" w:rsidRPr="00A5746B" w:rsidRDefault="00C52F24" w:rsidP="003F3107">
            <w:pPr>
              <w:ind w:firstLineChars="100" w:firstLine="220"/>
              <w:jc w:val="left"/>
              <w:rPr>
                <w:rFonts w:eastAsia="Times New Roman"/>
                <w:i/>
                <w:iCs/>
                <w:sz w:val="22"/>
                <w:lang w:eastAsia="ru-RU"/>
              </w:rPr>
            </w:pPr>
            <w:r w:rsidRPr="00A5746B">
              <w:rPr>
                <w:rFonts w:eastAsia="Times New Roman"/>
                <w:i/>
                <w:iCs/>
                <w:sz w:val="22"/>
                <w:lang w:eastAsia="ru-RU"/>
              </w:rPr>
              <w:t>Жилой дом (с. Дизьмино)</w:t>
            </w:r>
          </w:p>
        </w:tc>
        <w:tc>
          <w:tcPr>
            <w:tcW w:w="953" w:type="dxa"/>
            <w:shd w:val="clear" w:color="auto" w:fill="auto"/>
            <w:vAlign w:val="center"/>
          </w:tcPr>
          <w:p w:rsidR="00C52F24" w:rsidRPr="00A5746B" w:rsidRDefault="00C52F24" w:rsidP="00C52F24">
            <w:pPr>
              <w:jc w:val="center"/>
              <w:rPr>
                <w:sz w:val="22"/>
              </w:rPr>
            </w:pPr>
          </w:p>
        </w:tc>
        <w:tc>
          <w:tcPr>
            <w:tcW w:w="1245" w:type="dxa"/>
            <w:shd w:val="clear" w:color="auto" w:fill="auto"/>
            <w:vAlign w:val="center"/>
          </w:tcPr>
          <w:p w:rsidR="00C52F24" w:rsidRPr="00A5746B" w:rsidRDefault="00C52F24" w:rsidP="00C52F24">
            <w:pPr>
              <w:jc w:val="center"/>
              <w:rPr>
                <w:sz w:val="22"/>
              </w:rPr>
            </w:pPr>
          </w:p>
        </w:tc>
        <w:tc>
          <w:tcPr>
            <w:tcW w:w="1206" w:type="dxa"/>
            <w:shd w:val="clear" w:color="auto" w:fill="auto"/>
            <w:vAlign w:val="center"/>
          </w:tcPr>
          <w:p w:rsidR="00C52F24" w:rsidRPr="00A5746B" w:rsidRDefault="00C52F24" w:rsidP="00C52F24">
            <w:pPr>
              <w:jc w:val="center"/>
              <w:rPr>
                <w:sz w:val="22"/>
              </w:rPr>
            </w:pPr>
          </w:p>
        </w:tc>
        <w:tc>
          <w:tcPr>
            <w:tcW w:w="953" w:type="dxa"/>
            <w:shd w:val="clear" w:color="auto" w:fill="auto"/>
            <w:vAlign w:val="center"/>
          </w:tcPr>
          <w:p w:rsidR="00C52F24" w:rsidRPr="00A5746B" w:rsidRDefault="00C52F24" w:rsidP="00C52F24">
            <w:pPr>
              <w:jc w:val="center"/>
              <w:rPr>
                <w:sz w:val="22"/>
              </w:rPr>
            </w:pPr>
            <w:r w:rsidRPr="00A5746B">
              <w:rPr>
                <w:sz w:val="22"/>
              </w:rPr>
              <w:t>1000</w:t>
            </w:r>
          </w:p>
        </w:tc>
        <w:tc>
          <w:tcPr>
            <w:tcW w:w="1286" w:type="dxa"/>
            <w:shd w:val="clear" w:color="auto" w:fill="auto"/>
            <w:vAlign w:val="center"/>
          </w:tcPr>
          <w:p w:rsidR="00C52F24" w:rsidRPr="00A5746B" w:rsidRDefault="00C52F24" w:rsidP="00C52F24">
            <w:pPr>
              <w:jc w:val="center"/>
              <w:rPr>
                <w:sz w:val="22"/>
              </w:rPr>
            </w:pPr>
          </w:p>
        </w:tc>
        <w:tc>
          <w:tcPr>
            <w:tcW w:w="1263" w:type="dxa"/>
            <w:vAlign w:val="center"/>
          </w:tcPr>
          <w:p w:rsidR="00C52F24" w:rsidRPr="00A5746B" w:rsidRDefault="00C52F24" w:rsidP="00C52F24">
            <w:pPr>
              <w:jc w:val="center"/>
              <w:rPr>
                <w:sz w:val="22"/>
              </w:rPr>
            </w:pPr>
          </w:p>
        </w:tc>
        <w:tc>
          <w:tcPr>
            <w:tcW w:w="1263" w:type="dxa"/>
            <w:shd w:val="clear" w:color="auto" w:fill="auto"/>
            <w:vAlign w:val="center"/>
          </w:tcPr>
          <w:p w:rsidR="00C52F24" w:rsidRPr="00A5746B" w:rsidRDefault="00C52F24" w:rsidP="00C52F24">
            <w:pPr>
              <w:jc w:val="center"/>
              <w:rPr>
                <w:sz w:val="22"/>
              </w:rPr>
            </w:pPr>
          </w:p>
        </w:tc>
      </w:tr>
      <w:tr w:rsidR="00C52F24" w:rsidRPr="00A5746B" w:rsidTr="00C52F24">
        <w:trPr>
          <w:cantSplit/>
        </w:trPr>
        <w:tc>
          <w:tcPr>
            <w:tcW w:w="736" w:type="dxa"/>
            <w:shd w:val="clear" w:color="auto" w:fill="auto"/>
            <w:vAlign w:val="center"/>
          </w:tcPr>
          <w:p w:rsidR="00C52F24" w:rsidRPr="00A5746B" w:rsidRDefault="00C52F24" w:rsidP="00C807FD">
            <w:pPr>
              <w:jc w:val="center"/>
              <w:rPr>
                <w:rFonts w:eastAsia="Times New Roman"/>
                <w:sz w:val="22"/>
                <w:lang w:eastAsia="ru-RU"/>
              </w:rPr>
            </w:pPr>
          </w:p>
        </w:tc>
        <w:tc>
          <w:tcPr>
            <w:tcW w:w="5795" w:type="dxa"/>
            <w:shd w:val="clear" w:color="auto" w:fill="auto"/>
            <w:vAlign w:val="center"/>
          </w:tcPr>
          <w:p w:rsidR="00C52F24" w:rsidRPr="00A5746B" w:rsidRDefault="00C52F24" w:rsidP="003F3107">
            <w:pPr>
              <w:ind w:firstLineChars="100" w:firstLine="220"/>
              <w:jc w:val="left"/>
              <w:rPr>
                <w:rFonts w:eastAsia="Times New Roman"/>
                <w:i/>
                <w:iCs/>
                <w:sz w:val="22"/>
                <w:lang w:eastAsia="ru-RU"/>
              </w:rPr>
            </w:pPr>
            <w:r w:rsidRPr="00A5746B">
              <w:rPr>
                <w:rFonts w:eastAsia="Times New Roman"/>
                <w:i/>
                <w:iCs/>
                <w:sz w:val="22"/>
                <w:lang w:eastAsia="ru-RU"/>
              </w:rPr>
              <w:t>Жилой дом (п. Пудем, ул. Кирова, 19)</w:t>
            </w:r>
          </w:p>
        </w:tc>
        <w:tc>
          <w:tcPr>
            <w:tcW w:w="953" w:type="dxa"/>
            <w:shd w:val="clear" w:color="auto" w:fill="auto"/>
            <w:vAlign w:val="center"/>
          </w:tcPr>
          <w:p w:rsidR="00C52F24" w:rsidRPr="00A5746B" w:rsidRDefault="00C52F24" w:rsidP="00C52F24">
            <w:pPr>
              <w:jc w:val="center"/>
              <w:rPr>
                <w:sz w:val="22"/>
              </w:rPr>
            </w:pPr>
          </w:p>
        </w:tc>
        <w:tc>
          <w:tcPr>
            <w:tcW w:w="1245" w:type="dxa"/>
            <w:shd w:val="clear" w:color="auto" w:fill="auto"/>
            <w:vAlign w:val="center"/>
          </w:tcPr>
          <w:p w:rsidR="00C52F24" w:rsidRPr="00A5746B" w:rsidRDefault="00C52F24" w:rsidP="00C52F24">
            <w:pPr>
              <w:jc w:val="center"/>
              <w:rPr>
                <w:sz w:val="22"/>
              </w:rPr>
            </w:pPr>
          </w:p>
        </w:tc>
        <w:tc>
          <w:tcPr>
            <w:tcW w:w="1206" w:type="dxa"/>
            <w:shd w:val="clear" w:color="auto" w:fill="auto"/>
            <w:vAlign w:val="center"/>
          </w:tcPr>
          <w:p w:rsidR="00C52F24" w:rsidRPr="00A5746B" w:rsidRDefault="00C52F24" w:rsidP="00C52F24">
            <w:pPr>
              <w:jc w:val="center"/>
              <w:rPr>
                <w:sz w:val="22"/>
              </w:rPr>
            </w:pPr>
          </w:p>
        </w:tc>
        <w:tc>
          <w:tcPr>
            <w:tcW w:w="953" w:type="dxa"/>
            <w:shd w:val="clear" w:color="auto" w:fill="auto"/>
            <w:vAlign w:val="center"/>
          </w:tcPr>
          <w:p w:rsidR="00C52F24" w:rsidRPr="00A5746B" w:rsidRDefault="00C52F24" w:rsidP="00C52F24">
            <w:pPr>
              <w:jc w:val="center"/>
              <w:rPr>
                <w:sz w:val="22"/>
              </w:rPr>
            </w:pPr>
          </w:p>
        </w:tc>
        <w:tc>
          <w:tcPr>
            <w:tcW w:w="1286" w:type="dxa"/>
            <w:shd w:val="clear" w:color="auto" w:fill="auto"/>
            <w:vAlign w:val="center"/>
          </w:tcPr>
          <w:p w:rsidR="00C52F24" w:rsidRPr="00A5746B" w:rsidRDefault="00C52F24" w:rsidP="00C52F24">
            <w:pPr>
              <w:jc w:val="center"/>
              <w:rPr>
                <w:sz w:val="22"/>
              </w:rPr>
            </w:pPr>
          </w:p>
        </w:tc>
        <w:tc>
          <w:tcPr>
            <w:tcW w:w="1263" w:type="dxa"/>
            <w:vAlign w:val="center"/>
          </w:tcPr>
          <w:p w:rsidR="00C52F24" w:rsidRPr="00A5746B" w:rsidRDefault="00C52F24" w:rsidP="00C52F24">
            <w:pPr>
              <w:jc w:val="center"/>
              <w:rPr>
                <w:sz w:val="22"/>
              </w:rPr>
            </w:pPr>
            <w:r w:rsidRPr="00A5746B">
              <w:rPr>
                <w:sz w:val="22"/>
              </w:rPr>
              <w:t>1500</w:t>
            </w:r>
          </w:p>
        </w:tc>
        <w:tc>
          <w:tcPr>
            <w:tcW w:w="1263" w:type="dxa"/>
            <w:shd w:val="clear" w:color="auto" w:fill="auto"/>
            <w:vAlign w:val="center"/>
          </w:tcPr>
          <w:p w:rsidR="00C52F24" w:rsidRPr="00A5746B" w:rsidRDefault="00C52F24" w:rsidP="00C52F24">
            <w:pPr>
              <w:jc w:val="center"/>
              <w:rPr>
                <w:sz w:val="22"/>
              </w:rPr>
            </w:pPr>
          </w:p>
        </w:tc>
      </w:tr>
      <w:tr w:rsidR="00C52F24" w:rsidRPr="00A5746B" w:rsidTr="00C52F24">
        <w:trPr>
          <w:cantSplit/>
        </w:trPr>
        <w:tc>
          <w:tcPr>
            <w:tcW w:w="736" w:type="dxa"/>
            <w:shd w:val="clear" w:color="auto" w:fill="auto"/>
            <w:vAlign w:val="center"/>
          </w:tcPr>
          <w:p w:rsidR="00C52F24" w:rsidRPr="00A5746B" w:rsidRDefault="00C52F24" w:rsidP="00C807FD">
            <w:pPr>
              <w:jc w:val="center"/>
              <w:rPr>
                <w:rFonts w:eastAsia="Times New Roman"/>
                <w:sz w:val="22"/>
                <w:lang w:eastAsia="ru-RU"/>
              </w:rPr>
            </w:pPr>
          </w:p>
        </w:tc>
        <w:tc>
          <w:tcPr>
            <w:tcW w:w="5795" w:type="dxa"/>
            <w:shd w:val="clear" w:color="auto" w:fill="auto"/>
            <w:vAlign w:val="center"/>
          </w:tcPr>
          <w:p w:rsidR="00C52F24" w:rsidRPr="00A5746B" w:rsidRDefault="00C52F24" w:rsidP="003F3107">
            <w:pPr>
              <w:ind w:firstLineChars="100" w:firstLine="220"/>
              <w:jc w:val="left"/>
              <w:rPr>
                <w:rFonts w:eastAsia="Times New Roman"/>
                <w:i/>
                <w:iCs/>
                <w:sz w:val="22"/>
                <w:lang w:eastAsia="ru-RU"/>
              </w:rPr>
            </w:pPr>
            <w:r w:rsidRPr="00A5746B">
              <w:rPr>
                <w:rFonts w:eastAsia="Times New Roman"/>
                <w:i/>
                <w:iCs/>
                <w:sz w:val="22"/>
                <w:lang w:eastAsia="ru-RU"/>
              </w:rPr>
              <w:t>Жилой дом (п. Пудем, ул. Энгельса, 32)</w:t>
            </w:r>
          </w:p>
        </w:tc>
        <w:tc>
          <w:tcPr>
            <w:tcW w:w="953" w:type="dxa"/>
            <w:shd w:val="clear" w:color="auto" w:fill="auto"/>
            <w:vAlign w:val="center"/>
          </w:tcPr>
          <w:p w:rsidR="00C52F24" w:rsidRPr="00A5746B" w:rsidRDefault="00C52F24" w:rsidP="00C52F24">
            <w:pPr>
              <w:jc w:val="center"/>
              <w:rPr>
                <w:sz w:val="22"/>
              </w:rPr>
            </w:pPr>
          </w:p>
        </w:tc>
        <w:tc>
          <w:tcPr>
            <w:tcW w:w="1245" w:type="dxa"/>
            <w:shd w:val="clear" w:color="auto" w:fill="auto"/>
            <w:vAlign w:val="center"/>
          </w:tcPr>
          <w:p w:rsidR="00C52F24" w:rsidRPr="00A5746B" w:rsidRDefault="00C52F24" w:rsidP="00C52F24">
            <w:pPr>
              <w:jc w:val="center"/>
              <w:rPr>
                <w:sz w:val="22"/>
              </w:rPr>
            </w:pPr>
          </w:p>
        </w:tc>
        <w:tc>
          <w:tcPr>
            <w:tcW w:w="1206" w:type="dxa"/>
            <w:shd w:val="clear" w:color="auto" w:fill="auto"/>
            <w:vAlign w:val="center"/>
          </w:tcPr>
          <w:p w:rsidR="00C52F24" w:rsidRPr="00A5746B" w:rsidRDefault="00C52F24" w:rsidP="00C52F24">
            <w:pPr>
              <w:jc w:val="center"/>
              <w:rPr>
                <w:sz w:val="22"/>
              </w:rPr>
            </w:pPr>
          </w:p>
        </w:tc>
        <w:tc>
          <w:tcPr>
            <w:tcW w:w="953" w:type="dxa"/>
            <w:shd w:val="clear" w:color="auto" w:fill="auto"/>
            <w:vAlign w:val="center"/>
          </w:tcPr>
          <w:p w:rsidR="00C52F24" w:rsidRPr="00A5746B" w:rsidRDefault="00C52F24" w:rsidP="00C52F24">
            <w:pPr>
              <w:jc w:val="center"/>
              <w:rPr>
                <w:sz w:val="22"/>
              </w:rPr>
            </w:pPr>
          </w:p>
        </w:tc>
        <w:tc>
          <w:tcPr>
            <w:tcW w:w="1286" w:type="dxa"/>
            <w:shd w:val="clear" w:color="auto" w:fill="auto"/>
            <w:vAlign w:val="center"/>
          </w:tcPr>
          <w:p w:rsidR="00C52F24" w:rsidRPr="00A5746B" w:rsidRDefault="00C52F24" w:rsidP="00C52F24">
            <w:pPr>
              <w:jc w:val="center"/>
              <w:rPr>
                <w:sz w:val="22"/>
              </w:rPr>
            </w:pPr>
          </w:p>
        </w:tc>
        <w:tc>
          <w:tcPr>
            <w:tcW w:w="1263" w:type="dxa"/>
            <w:vAlign w:val="center"/>
          </w:tcPr>
          <w:p w:rsidR="00C52F24" w:rsidRPr="00A5746B" w:rsidRDefault="00C52F24" w:rsidP="00C52F24">
            <w:pPr>
              <w:jc w:val="center"/>
              <w:rPr>
                <w:sz w:val="22"/>
              </w:rPr>
            </w:pPr>
            <w:r w:rsidRPr="00A5746B">
              <w:rPr>
                <w:sz w:val="22"/>
              </w:rPr>
              <w:t>1500</w:t>
            </w:r>
          </w:p>
        </w:tc>
        <w:tc>
          <w:tcPr>
            <w:tcW w:w="1263" w:type="dxa"/>
            <w:shd w:val="clear" w:color="auto" w:fill="auto"/>
            <w:vAlign w:val="center"/>
          </w:tcPr>
          <w:p w:rsidR="00C52F24" w:rsidRPr="00A5746B" w:rsidRDefault="00C52F24" w:rsidP="00C52F24">
            <w:pPr>
              <w:jc w:val="center"/>
              <w:rPr>
                <w:sz w:val="22"/>
              </w:rPr>
            </w:pPr>
          </w:p>
        </w:tc>
      </w:tr>
      <w:tr w:rsidR="00C52F24" w:rsidRPr="00A5746B" w:rsidTr="00C52F24">
        <w:trPr>
          <w:cantSplit/>
        </w:trPr>
        <w:tc>
          <w:tcPr>
            <w:tcW w:w="736" w:type="dxa"/>
            <w:shd w:val="clear" w:color="auto" w:fill="auto"/>
            <w:vAlign w:val="center"/>
          </w:tcPr>
          <w:p w:rsidR="00C52F24" w:rsidRPr="00A5746B" w:rsidRDefault="00C52F24" w:rsidP="00C807FD">
            <w:pPr>
              <w:jc w:val="center"/>
              <w:rPr>
                <w:rFonts w:eastAsia="Times New Roman"/>
                <w:sz w:val="22"/>
                <w:lang w:eastAsia="ru-RU"/>
              </w:rPr>
            </w:pPr>
            <w:r w:rsidRPr="00A5746B">
              <w:rPr>
                <w:rFonts w:eastAsia="Times New Roman"/>
                <w:sz w:val="22"/>
                <w:lang w:eastAsia="ru-RU"/>
              </w:rPr>
              <w:t>1.3</w:t>
            </w:r>
          </w:p>
        </w:tc>
        <w:tc>
          <w:tcPr>
            <w:tcW w:w="5795" w:type="dxa"/>
            <w:shd w:val="clear" w:color="auto" w:fill="auto"/>
            <w:vAlign w:val="center"/>
            <w:hideMark/>
          </w:tcPr>
          <w:p w:rsidR="00C52F24" w:rsidRPr="00A5746B" w:rsidRDefault="00C52F24" w:rsidP="00C807FD">
            <w:pPr>
              <w:jc w:val="left"/>
              <w:rPr>
                <w:rFonts w:eastAsia="Times New Roman"/>
                <w:sz w:val="22"/>
                <w:lang w:eastAsia="ru-RU"/>
              </w:rPr>
            </w:pPr>
            <w:r w:rsidRPr="00A5746B">
              <w:rPr>
                <w:rFonts w:eastAsia="Times New Roman"/>
                <w:sz w:val="22"/>
                <w:lang w:eastAsia="ru-RU"/>
              </w:rPr>
              <w:t>Общественные здания</w:t>
            </w:r>
          </w:p>
        </w:tc>
        <w:tc>
          <w:tcPr>
            <w:tcW w:w="953" w:type="dxa"/>
            <w:shd w:val="clear" w:color="auto" w:fill="auto"/>
            <w:vAlign w:val="center"/>
          </w:tcPr>
          <w:p w:rsidR="00C52F24" w:rsidRPr="00A5746B" w:rsidRDefault="00C52F24" w:rsidP="00C52F24">
            <w:pPr>
              <w:jc w:val="center"/>
              <w:rPr>
                <w:sz w:val="22"/>
              </w:rPr>
            </w:pPr>
            <w:r w:rsidRPr="00A5746B">
              <w:rPr>
                <w:sz w:val="22"/>
              </w:rPr>
              <w:t>0</w:t>
            </w:r>
          </w:p>
        </w:tc>
        <w:tc>
          <w:tcPr>
            <w:tcW w:w="1245" w:type="dxa"/>
            <w:shd w:val="clear" w:color="auto" w:fill="auto"/>
            <w:vAlign w:val="center"/>
          </w:tcPr>
          <w:p w:rsidR="00C52F24" w:rsidRPr="00A5746B" w:rsidRDefault="00C52F24" w:rsidP="00C52F24">
            <w:pPr>
              <w:jc w:val="center"/>
              <w:rPr>
                <w:sz w:val="22"/>
              </w:rPr>
            </w:pPr>
            <w:r w:rsidRPr="00A5746B">
              <w:rPr>
                <w:sz w:val="22"/>
              </w:rPr>
              <w:t>0</w:t>
            </w:r>
          </w:p>
        </w:tc>
        <w:tc>
          <w:tcPr>
            <w:tcW w:w="1206" w:type="dxa"/>
            <w:shd w:val="clear" w:color="auto" w:fill="auto"/>
            <w:vAlign w:val="center"/>
          </w:tcPr>
          <w:p w:rsidR="00C52F24" w:rsidRPr="00A5746B" w:rsidRDefault="00C52F24" w:rsidP="00C52F24">
            <w:pPr>
              <w:jc w:val="center"/>
              <w:rPr>
                <w:sz w:val="22"/>
              </w:rPr>
            </w:pPr>
            <w:r w:rsidRPr="00A5746B">
              <w:rPr>
                <w:sz w:val="22"/>
              </w:rPr>
              <w:t>2900</w:t>
            </w:r>
          </w:p>
        </w:tc>
        <w:tc>
          <w:tcPr>
            <w:tcW w:w="953" w:type="dxa"/>
            <w:shd w:val="clear" w:color="auto" w:fill="auto"/>
            <w:vAlign w:val="center"/>
          </w:tcPr>
          <w:p w:rsidR="00C52F24" w:rsidRPr="00A5746B" w:rsidRDefault="00C52F24" w:rsidP="00C52F24">
            <w:pPr>
              <w:jc w:val="center"/>
              <w:rPr>
                <w:sz w:val="22"/>
              </w:rPr>
            </w:pPr>
            <w:r w:rsidRPr="00A5746B">
              <w:rPr>
                <w:sz w:val="22"/>
              </w:rPr>
              <w:t>1500</w:t>
            </w:r>
          </w:p>
        </w:tc>
        <w:tc>
          <w:tcPr>
            <w:tcW w:w="1286" w:type="dxa"/>
            <w:shd w:val="clear" w:color="auto" w:fill="auto"/>
            <w:vAlign w:val="center"/>
          </w:tcPr>
          <w:p w:rsidR="00C52F24" w:rsidRPr="00A5746B" w:rsidRDefault="00C52F24" w:rsidP="00C52F24">
            <w:pPr>
              <w:jc w:val="center"/>
              <w:rPr>
                <w:sz w:val="22"/>
              </w:rPr>
            </w:pPr>
            <w:r w:rsidRPr="00A5746B">
              <w:rPr>
                <w:sz w:val="22"/>
              </w:rPr>
              <w:t>0</w:t>
            </w:r>
          </w:p>
        </w:tc>
        <w:tc>
          <w:tcPr>
            <w:tcW w:w="1263" w:type="dxa"/>
            <w:vAlign w:val="center"/>
          </w:tcPr>
          <w:p w:rsidR="00C52F24" w:rsidRPr="00A5746B" w:rsidRDefault="00C52F24" w:rsidP="00C52F24">
            <w:pPr>
              <w:jc w:val="center"/>
              <w:rPr>
                <w:sz w:val="22"/>
              </w:rPr>
            </w:pPr>
            <w:r w:rsidRPr="00A5746B">
              <w:rPr>
                <w:sz w:val="22"/>
              </w:rPr>
              <w:t>0</w:t>
            </w:r>
          </w:p>
        </w:tc>
        <w:tc>
          <w:tcPr>
            <w:tcW w:w="1263" w:type="dxa"/>
            <w:shd w:val="clear" w:color="auto" w:fill="auto"/>
            <w:vAlign w:val="center"/>
          </w:tcPr>
          <w:p w:rsidR="00C52F24" w:rsidRPr="00A5746B" w:rsidRDefault="00C52F24" w:rsidP="00C52F24">
            <w:pPr>
              <w:jc w:val="center"/>
              <w:rPr>
                <w:sz w:val="22"/>
              </w:rPr>
            </w:pPr>
            <w:r w:rsidRPr="00A5746B">
              <w:rPr>
                <w:sz w:val="22"/>
              </w:rPr>
              <w:t>1500</w:t>
            </w:r>
          </w:p>
        </w:tc>
      </w:tr>
      <w:tr w:rsidR="00C52F24" w:rsidRPr="00A5746B" w:rsidTr="00C52F24">
        <w:trPr>
          <w:cantSplit/>
        </w:trPr>
        <w:tc>
          <w:tcPr>
            <w:tcW w:w="736" w:type="dxa"/>
            <w:shd w:val="clear" w:color="auto" w:fill="auto"/>
            <w:vAlign w:val="center"/>
          </w:tcPr>
          <w:p w:rsidR="00C52F24" w:rsidRPr="00A5746B" w:rsidRDefault="00C52F24" w:rsidP="00C807FD">
            <w:pPr>
              <w:jc w:val="center"/>
              <w:rPr>
                <w:rFonts w:eastAsia="Times New Roman"/>
                <w:sz w:val="22"/>
                <w:lang w:eastAsia="ru-RU"/>
              </w:rPr>
            </w:pPr>
          </w:p>
        </w:tc>
        <w:tc>
          <w:tcPr>
            <w:tcW w:w="5795" w:type="dxa"/>
            <w:shd w:val="clear" w:color="auto" w:fill="auto"/>
            <w:vAlign w:val="center"/>
          </w:tcPr>
          <w:p w:rsidR="00C52F24" w:rsidRPr="00A5746B" w:rsidRDefault="00C52F24" w:rsidP="003F3107">
            <w:pPr>
              <w:ind w:firstLineChars="100" w:firstLine="220"/>
              <w:jc w:val="left"/>
              <w:rPr>
                <w:rFonts w:eastAsia="Times New Roman"/>
                <w:i/>
                <w:iCs/>
                <w:sz w:val="22"/>
                <w:lang w:eastAsia="ru-RU"/>
              </w:rPr>
            </w:pPr>
            <w:r w:rsidRPr="00A5746B">
              <w:rPr>
                <w:rFonts w:eastAsia="Times New Roman"/>
                <w:i/>
                <w:iCs/>
                <w:sz w:val="22"/>
                <w:lang w:eastAsia="ru-RU"/>
              </w:rPr>
              <w:t>Здание новой детской школы искусств</w:t>
            </w:r>
          </w:p>
        </w:tc>
        <w:tc>
          <w:tcPr>
            <w:tcW w:w="953" w:type="dxa"/>
            <w:shd w:val="clear" w:color="auto" w:fill="auto"/>
            <w:vAlign w:val="center"/>
          </w:tcPr>
          <w:p w:rsidR="00C52F24" w:rsidRPr="00A5746B" w:rsidRDefault="00C52F24" w:rsidP="00C52F24">
            <w:pPr>
              <w:jc w:val="center"/>
              <w:rPr>
                <w:sz w:val="22"/>
              </w:rPr>
            </w:pPr>
          </w:p>
        </w:tc>
        <w:tc>
          <w:tcPr>
            <w:tcW w:w="1245" w:type="dxa"/>
            <w:shd w:val="clear" w:color="auto" w:fill="auto"/>
            <w:vAlign w:val="center"/>
          </w:tcPr>
          <w:p w:rsidR="00C52F24" w:rsidRPr="00A5746B" w:rsidRDefault="00C52F24" w:rsidP="00C52F24">
            <w:pPr>
              <w:jc w:val="center"/>
              <w:rPr>
                <w:sz w:val="22"/>
              </w:rPr>
            </w:pPr>
          </w:p>
        </w:tc>
        <w:tc>
          <w:tcPr>
            <w:tcW w:w="1206" w:type="dxa"/>
            <w:shd w:val="clear" w:color="auto" w:fill="auto"/>
            <w:vAlign w:val="center"/>
          </w:tcPr>
          <w:p w:rsidR="00C52F24" w:rsidRPr="00A5746B" w:rsidRDefault="00C52F24" w:rsidP="00C52F24">
            <w:pPr>
              <w:jc w:val="center"/>
              <w:rPr>
                <w:sz w:val="22"/>
              </w:rPr>
            </w:pPr>
            <w:r w:rsidRPr="00A5746B">
              <w:rPr>
                <w:sz w:val="22"/>
              </w:rPr>
              <w:t>1000</w:t>
            </w:r>
          </w:p>
        </w:tc>
        <w:tc>
          <w:tcPr>
            <w:tcW w:w="953" w:type="dxa"/>
            <w:shd w:val="clear" w:color="auto" w:fill="auto"/>
            <w:vAlign w:val="center"/>
          </w:tcPr>
          <w:p w:rsidR="00C52F24" w:rsidRPr="00A5746B" w:rsidRDefault="00C52F24" w:rsidP="00C52F24">
            <w:pPr>
              <w:jc w:val="center"/>
              <w:rPr>
                <w:sz w:val="22"/>
              </w:rPr>
            </w:pPr>
          </w:p>
        </w:tc>
        <w:tc>
          <w:tcPr>
            <w:tcW w:w="1286" w:type="dxa"/>
            <w:shd w:val="clear" w:color="auto" w:fill="auto"/>
            <w:vAlign w:val="center"/>
          </w:tcPr>
          <w:p w:rsidR="00C52F24" w:rsidRPr="00A5746B" w:rsidRDefault="00C52F24" w:rsidP="00C52F24">
            <w:pPr>
              <w:jc w:val="center"/>
              <w:rPr>
                <w:sz w:val="22"/>
              </w:rPr>
            </w:pPr>
          </w:p>
        </w:tc>
        <w:tc>
          <w:tcPr>
            <w:tcW w:w="1263" w:type="dxa"/>
            <w:vAlign w:val="center"/>
          </w:tcPr>
          <w:p w:rsidR="00C52F24" w:rsidRPr="00A5746B" w:rsidRDefault="00C52F24" w:rsidP="00C52F24">
            <w:pPr>
              <w:jc w:val="center"/>
              <w:rPr>
                <w:sz w:val="22"/>
              </w:rPr>
            </w:pPr>
          </w:p>
        </w:tc>
        <w:tc>
          <w:tcPr>
            <w:tcW w:w="1263" w:type="dxa"/>
            <w:shd w:val="clear" w:color="auto" w:fill="auto"/>
            <w:vAlign w:val="center"/>
          </w:tcPr>
          <w:p w:rsidR="00C52F24" w:rsidRPr="00A5746B" w:rsidRDefault="00C52F24" w:rsidP="00C52F24">
            <w:pPr>
              <w:jc w:val="center"/>
              <w:rPr>
                <w:sz w:val="22"/>
              </w:rPr>
            </w:pPr>
          </w:p>
        </w:tc>
      </w:tr>
      <w:tr w:rsidR="00C52F24" w:rsidRPr="00A5746B" w:rsidTr="00C52F24">
        <w:trPr>
          <w:cantSplit/>
        </w:trPr>
        <w:tc>
          <w:tcPr>
            <w:tcW w:w="736" w:type="dxa"/>
            <w:shd w:val="clear" w:color="auto" w:fill="auto"/>
            <w:vAlign w:val="center"/>
          </w:tcPr>
          <w:p w:rsidR="00C52F24" w:rsidRPr="00A5746B" w:rsidRDefault="00C52F24" w:rsidP="00C807FD">
            <w:pPr>
              <w:jc w:val="center"/>
              <w:rPr>
                <w:rFonts w:eastAsia="Times New Roman"/>
                <w:sz w:val="22"/>
                <w:lang w:eastAsia="ru-RU"/>
              </w:rPr>
            </w:pPr>
          </w:p>
        </w:tc>
        <w:tc>
          <w:tcPr>
            <w:tcW w:w="5795" w:type="dxa"/>
            <w:shd w:val="clear" w:color="auto" w:fill="auto"/>
            <w:vAlign w:val="center"/>
          </w:tcPr>
          <w:p w:rsidR="00C52F24" w:rsidRPr="00A5746B" w:rsidRDefault="00C52F24" w:rsidP="003F3107">
            <w:pPr>
              <w:ind w:firstLineChars="100" w:firstLine="220"/>
              <w:jc w:val="left"/>
              <w:rPr>
                <w:rFonts w:eastAsia="Times New Roman"/>
                <w:i/>
                <w:iCs/>
                <w:sz w:val="22"/>
                <w:lang w:eastAsia="ru-RU"/>
              </w:rPr>
            </w:pPr>
            <w:r w:rsidRPr="00A5746B">
              <w:rPr>
                <w:rFonts w:eastAsia="Times New Roman"/>
                <w:i/>
                <w:iCs/>
                <w:sz w:val="22"/>
                <w:lang w:eastAsia="ru-RU"/>
              </w:rPr>
              <w:t>Пристройк школе №1 п. Яр</w:t>
            </w:r>
          </w:p>
        </w:tc>
        <w:tc>
          <w:tcPr>
            <w:tcW w:w="953" w:type="dxa"/>
            <w:shd w:val="clear" w:color="auto" w:fill="auto"/>
            <w:vAlign w:val="center"/>
          </w:tcPr>
          <w:p w:rsidR="00C52F24" w:rsidRPr="00A5746B" w:rsidRDefault="00C52F24" w:rsidP="00C52F24">
            <w:pPr>
              <w:jc w:val="center"/>
              <w:rPr>
                <w:sz w:val="22"/>
              </w:rPr>
            </w:pPr>
          </w:p>
        </w:tc>
        <w:tc>
          <w:tcPr>
            <w:tcW w:w="1245" w:type="dxa"/>
            <w:shd w:val="clear" w:color="auto" w:fill="auto"/>
            <w:vAlign w:val="center"/>
          </w:tcPr>
          <w:p w:rsidR="00C52F24" w:rsidRPr="00A5746B" w:rsidRDefault="00C52F24" w:rsidP="00C52F24">
            <w:pPr>
              <w:jc w:val="center"/>
              <w:rPr>
                <w:sz w:val="22"/>
              </w:rPr>
            </w:pPr>
          </w:p>
        </w:tc>
        <w:tc>
          <w:tcPr>
            <w:tcW w:w="1206" w:type="dxa"/>
            <w:shd w:val="clear" w:color="auto" w:fill="auto"/>
            <w:vAlign w:val="center"/>
          </w:tcPr>
          <w:p w:rsidR="00C52F24" w:rsidRPr="00A5746B" w:rsidRDefault="00C52F24" w:rsidP="00C52F24">
            <w:pPr>
              <w:jc w:val="center"/>
              <w:rPr>
                <w:sz w:val="22"/>
              </w:rPr>
            </w:pPr>
            <w:r w:rsidRPr="00A5746B">
              <w:rPr>
                <w:sz w:val="22"/>
              </w:rPr>
              <w:t>1000</w:t>
            </w:r>
          </w:p>
        </w:tc>
        <w:tc>
          <w:tcPr>
            <w:tcW w:w="953" w:type="dxa"/>
            <w:shd w:val="clear" w:color="auto" w:fill="auto"/>
            <w:vAlign w:val="center"/>
          </w:tcPr>
          <w:p w:rsidR="00C52F24" w:rsidRPr="00A5746B" w:rsidRDefault="00C52F24" w:rsidP="00C52F24">
            <w:pPr>
              <w:jc w:val="center"/>
              <w:rPr>
                <w:sz w:val="22"/>
              </w:rPr>
            </w:pPr>
          </w:p>
        </w:tc>
        <w:tc>
          <w:tcPr>
            <w:tcW w:w="1286" w:type="dxa"/>
            <w:shd w:val="clear" w:color="auto" w:fill="auto"/>
            <w:vAlign w:val="center"/>
          </w:tcPr>
          <w:p w:rsidR="00C52F24" w:rsidRPr="00A5746B" w:rsidRDefault="00C52F24" w:rsidP="00C52F24">
            <w:pPr>
              <w:jc w:val="center"/>
              <w:rPr>
                <w:sz w:val="22"/>
              </w:rPr>
            </w:pPr>
          </w:p>
        </w:tc>
        <w:tc>
          <w:tcPr>
            <w:tcW w:w="1263" w:type="dxa"/>
            <w:vAlign w:val="center"/>
          </w:tcPr>
          <w:p w:rsidR="00C52F24" w:rsidRPr="00A5746B" w:rsidRDefault="00C52F24" w:rsidP="00C52F24">
            <w:pPr>
              <w:jc w:val="center"/>
              <w:rPr>
                <w:sz w:val="22"/>
              </w:rPr>
            </w:pPr>
          </w:p>
        </w:tc>
        <w:tc>
          <w:tcPr>
            <w:tcW w:w="1263" w:type="dxa"/>
            <w:shd w:val="clear" w:color="auto" w:fill="auto"/>
            <w:vAlign w:val="center"/>
          </w:tcPr>
          <w:p w:rsidR="00C52F24" w:rsidRPr="00A5746B" w:rsidRDefault="00C52F24" w:rsidP="00C52F24">
            <w:pPr>
              <w:jc w:val="center"/>
              <w:rPr>
                <w:sz w:val="22"/>
              </w:rPr>
            </w:pPr>
          </w:p>
        </w:tc>
      </w:tr>
      <w:tr w:rsidR="00C52F24" w:rsidRPr="00A5746B" w:rsidTr="00C52F24">
        <w:trPr>
          <w:cantSplit/>
        </w:trPr>
        <w:tc>
          <w:tcPr>
            <w:tcW w:w="736" w:type="dxa"/>
            <w:shd w:val="clear" w:color="auto" w:fill="auto"/>
            <w:vAlign w:val="center"/>
          </w:tcPr>
          <w:p w:rsidR="00C52F24" w:rsidRPr="00A5746B" w:rsidRDefault="00C52F24" w:rsidP="00C807FD">
            <w:pPr>
              <w:jc w:val="center"/>
              <w:rPr>
                <w:rFonts w:eastAsia="Times New Roman"/>
                <w:sz w:val="22"/>
                <w:lang w:eastAsia="ru-RU"/>
              </w:rPr>
            </w:pPr>
          </w:p>
        </w:tc>
        <w:tc>
          <w:tcPr>
            <w:tcW w:w="5795" w:type="dxa"/>
            <w:shd w:val="clear" w:color="auto" w:fill="auto"/>
            <w:vAlign w:val="center"/>
          </w:tcPr>
          <w:p w:rsidR="00C52F24" w:rsidRPr="00A5746B" w:rsidRDefault="00C52F24" w:rsidP="003F3107">
            <w:pPr>
              <w:ind w:firstLineChars="100" w:firstLine="220"/>
              <w:jc w:val="left"/>
              <w:rPr>
                <w:rFonts w:eastAsia="Times New Roman"/>
                <w:i/>
                <w:iCs/>
                <w:sz w:val="22"/>
                <w:lang w:eastAsia="ru-RU"/>
              </w:rPr>
            </w:pPr>
            <w:r w:rsidRPr="00A5746B">
              <w:rPr>
                <w:rFonts w:eastAsia="Times New Roman"/>
                <w:i/>
                <w:iCs/>
                <w:sz w:val="22"/>
                <w:lang w:eastAsia="ru-RU"/>
              </w:rPr>
              <w:t>Пристройк школе №2 п. Яр</w:t>
            </w:r>
          </w:p>
        </w:tc>
        <w:tc>
          <w:tcPr>
            <w:tcW w:w="953" w:type="dxa"/>
            <w:shd w:val="clear" w:color="auto" w:fill="auto"/>
            <w:vAlign w:val="center"/>
          </w:tcPr>
          <w:p w:rsidR="00C52F24" w:rsidRPr="00A5746B" w:rsidRDefault="00C52F24" w:rsidP="00C52F24">
            <w:pPr>
              <w:jc w:val="center"/>
              <w:rPr>
                <w:sz w:val="22"/>
              </w:rPr>
            </w:pPr>
          </w:p>
        </w:tc>
        <w:tc>
          <w:tcPr>
            <w:tcW w:w="1245" w:type="dxa"/>
            <w:shd w:val="clear" w:color="auto" w:fill="auto"/>
            <w:vAlign w:val="center"/>
          </w:tcPr>
          <w:p w:rsidR="00C52F24" w:rsidRPr="00A5746B" w:rsidRDefault="00C52F24" w:rsidP="00C52F24">
            <w:pPr>
              <w:jc w:val="center"/>
              <w:rPr>
                <w:sz w:val="22"/>
              </w:rPr>
            </w:pPr>
          </w:p>
        </w:tc>
        <w:tc>
          <w:tcPr>
            <w:tcW w:w="1206" w:type="dxa"/>
            <w:shd w:val="clear" w:color="auto" w:fill="auto"/>
            <w:vAlign w:val="center"/>
          </w:tcPr>
          <w:p w:rsidR="00C52F24" w:rsidRPr="00A5746B" w:rsidRDefault="00C52F24" w:rsidP="00C52F24">
            <w:pPr>
              <w:jc w:val="center"/>
              <w:rPr>
                <w:sz w:val="22"/>
              </w:rPr>
            </w:pPr>
            <w:r w:rsidRPr="00A5746B">
              <w:rPr>
                <w:sz w:val="22"/>
              </w:rPr>
              <w:t>400</w:t>
            </w:r>
          </w:p>
        </w:tc>
        <w:tc>
          <w:tcPr>
            <w:tcW w:w="953" w:type="dxa"/>
            <w:shd w:val="clear" w:color="auto" w:fill="auto"/>
            <w:vAlign w:val="center"/>
          </w:tcPr>
          <w:p w:rsidR="00C52F24" w:rsidRPr="00A5746B" w:rsidRDefault="00C52F24" w:rsidP="00C52F24">
            <w:pPr>
              <w:jc w:val="center"/>
              <w:rPr>
                <w:sz w:val="22"/>
              </w:rPr>
            </w:pPr>
          </w:p>
        </w:tc>
        <w:tc>
          <w:tcPr>
            <w:tcW w:w="1286" w:type="dxa"/>
            <w:shd w:val="clear" w:color="auto" w:fill="auto"/>
            <w:vAlign w:val="center"/>
          </w:tcPr>
          <w:p w:rsidR="00C52F24" w:rsidRPr="00A5746B" w:rsidRDefault="00C52F24" w:rsidP="00C52F24">
            <w:pPr>
              <w:jc w:val="center"/>
              <w:rPr>
                <w:sz w:val="22"/>
              </w:rPr>
            </w:pPr>
          </w:p>
        </w:tc>
        <w:tc>
          <w:tcPr>
            <w:tcW w:w="1263" w:type="dxa"/>
            <w:vAlign w:val="center"/>
          </w:tcPr>
          <w:p w:rsidR="00C52F24" w:rsidRPr="00A5746B" w:rsidRDefault="00C52F24" w:rsidP="00C52F24">
            <w:pPr>
              <w:jc w:val="center"/>
              <w:rPr>
                <w:sz w:val="22"/>
              </w:rPr>
            </w:pPr>
          </w:p>
        </w:tc>
        <w:tc>
          <w:tcPr>
            <w:tcW w:w="1263" w:type="dxa"/>
            <w:shd w:val="clear" w:color="auto" w:fill="auto"/>
            <w:vAlign w:val="center"/>
          </w:tcPr>
          <w:p w:rsidR="00C52F24" w:rsidRPr="00A5746B" w:rsidRDefault="00C52F24" w:rsidP="00C52F24">
            <w:pPr>
              <w:jc w:val="center"/>
              <w:rPr>
                <w:sz w:val="22"/>
              </w:rPr>
            </w:pPr>
          </w:p>
        </w:tc>
      </w:tr>
      <w:tr w:rsidR="00C52F24" w:rsidRPr="00A5746B" w:rsidTr="00C52F24">
        <w:trPr>
          <w:cantSplit/>
        </w:trPr>
        <w:tc>
          <w:tcPr>
            <w:tcW w:w="736" w:type="dxa"/>
            <w:shd w:val="clear" w:color="auto" w:fill="auto"/>
            <w:vAlign w:val="center"/>
          </w:tcPr>
          <w:p w:rsidR="00C52F24" w:rsidRPr="00A5746B" w:rsidRDefault="00C52F24" w:rsidP="00C807FD">
            <w:pPr>
              <w:jc w:val="center"/>
              <w:rPr>
                <w:rFonts w:eastAsia="Times New Roman"/>
                <w:sz w:val="22"/>
                <w:lang w:eastAsia="ru-RU"/>
              </w:rPr>
            </w:pPr>
          </w:p>
        </w:tc>
        <w:tc>
          <w:tcPr>
            <w:tcW w:w="5795" w:type="dxa"/>
            <w:shd w:val="clear" w:color="auto" w:fill="auto"/>
            <w:vAlign w:val="center"/>
          </w:tcPr>
          <w:p w:rsidR="00C52F24" w:rsidRPr="00A5746B" w:rsidRDefault="00C52F24" w:rsidP="003F3107">
            <w:pPr>
              <w:ind w:firstLineChars="100" w:firstLine="220"/>
              <w:jc w:val="left"/>
              <w:rPr>
                <w:rFonts w:eastAsia="Times New Roman"/>
                <w:i/>
                <w:iCs/>
                <w:sz w:val="22"/>
                <w:lang w:eastAsia="ru-RU"/>
              </w:rPr>
            </w:pPr>
            <w:r w:rsidRPr="00A5746B">
              <w:rPr>
                <w:rFonts w:eastAsia="Times New Roman"/>
                <w:i/>
                <w:iCs/>
                <w:sz w:val="22"/>
                <w:lang w:eastAsia="ru-RU"/>
              </w:rPr>
              <w:t>Административное здание (п. Яр, ул. Советская, 44)</w:t>
            </w:r>
          </w:p>
        </w:tc>
        <w:tc>
          <w:tcPr>
            <w:tcW w:w="953" w:type="dxa"/>
            <w:shd w:val="clear" w:color="auto" w:fill="auto"/>
            <w:vAlign w:val="center"/>
          </w:tcPr>
          <w:p w:rsidR="00C52F24" w:rsidRPr="00A5746B" w:rsidRDefault="00C52F24" w:rsidP="00C52F24">
            <w:pPr>
              <w:jc w:val="center"/>
              <w:rPr>
                <w:sz w:val="22"/>
              </w:rPr>
            </w:pPr>
          </w:p>
        </w:tc>
        <w:tc>
          <w:tcPr>
            <w:tcW w:w="1245" w:type="dxa"/>
            <w:shd w:val="clear" w:color="auto" w:fill="auto"/>
            <w:vAlign w:val="center"/>
          </w:tcPr>
          <w:p w:rsidR="00C52F24" w:rsidRPr="00A5746B" w:rsidRDefault="00C52F24" w:rsidP="00C52F24">
            <w:pPr>
              <w:jc w:val="center"/>
              <w:rPr>
                <w:sz w:val="22"/>
              </w:rPr>
            </w:pPr>
          </w:p>
        </w:tc>
        <w:tc>
          <w:tcPr>
            <w:tcW w:w="1206" w:type="dxa"/>
            <w:shd w:val="clear" w:color="auto" w:fill="auto"/>
            <w:vAlign w:val="center"/>
          </w:tcPr>
          <w:p w:rsidR="00C52F24" w:rsidRPr="00A5746B" w:rsidRDefault="00C52F24" w:rsidP="00C52F24">
            <w:pPr>
              <w:jc w:val="center"/>
              <w:rPr>
                <w:sz w:val="22"/>
              </w:rPr>
            </w:pPr>
            <w:r w:rsidRPr="00A5746B">
              <w:rPr>
                <w:sz w:val="22"/>
              </w:rPr>
              <w:t>500</w:t>
            </w:r>
          </w:p>
        </w:tc>
        <w:tc>
          <w:tcPr>
            <w:tcW w:w="953" w:type="dxa"/>
            <w:shd w:val="clear" w:color="auto" w:fill="auto"/>
            <w:vAlign w:val="center"/>
          </w:tcPr>
          <w:p w:rsidR="00C52F24" w:rsidRPr="00A5746B" w:rsidRDefault="00C52F24" w:rsidP="00C52F24">
            <w:pPr>
              <w:jc w:val="center"/>
              <w:rPr>
                <w:sz w:val="22"/>
              </w:rPr>
            </w:pPr>
          </w:p>
        </w:tc>
        <w:tc>
          <w:tcPr>
            <w:tcW w:w="1286" w:type="dxa"/>
            <w:shd w:val="clear" w:color="auto" w:fill="auto"/>
            <w:vAlign w:val="center"/>
          </w:tcPr>
          <w:p w:rsidR="00C52F24" w:rsidRPr="00A5746B" w:rsidRDefault="00C52F24" w:rsidP="00C52F24">
            <w:pPr>
              <w:jc w:val="center"/>
              <w:rPr>
                <w:sz w:val="22"/>
              </w:rPr>
            </w:pPr>
          </w:p>
        </w:tc>
        <w:tc>
          <w:tcPr>
            <w:tcW w:w="1263" w:type="dxa"/>
            <w:vAlign w:val="center"/>
          </w:tcPr>
          <w:p w:rsidR="00C52F24" w:rsidRPr="00A5746B" w:rsidRDefault="00C52F24" w:rsidP="00C52F24">
            <w:pPr>
              <w:jc w:val="center"/>
              <w:rPr>
                <w:sz w:val="22"/>
              </w:rPr>
            </w:pPr>
          </w:p>
        </w:tc>
        <w:tc>
          <w:tcPr>
            <w:tcW w:w="1263" w:type="dxa"/>
            <w:shd w:val="clear" w:color="auto" w:fill="auto"/>
            <w:vAlign w:val="center"/>
          </w:tcPr>
          <w:p w:rsidR="00C52F24" w:rsidRPr="00A5746B" w:rsidRDefault="00C52F24" w:rsidP="00C52F24">
            <w:pPr>
              <w:jc w:val="center"/>
              <w:rPr>
                <w:sz w:val="22"/>
              </w:rPr>
            </w:pPr>
          </w:p>
        </w:tc>
      </w:tr>
      <w:tr w:rsidR="00C52F24" w:rsidRPr="00A5746B" w:rsidTr="00C52F24">
        <w:trPr>
          <w:cantSplit/>
        </w:trPr>
        <w:tc>
          <w:tcPr>
            <w:tcW w:w="736" w:type="dxa"/>
            <w:shd w:val="clear" w:color="auto" w:fill="auto"/>
            <w:vAlign w:val="center"/>
          </w:tcPr>
          <w:p w:rsidR="00C52F24" w:rsidRPr="00A5746B" w:rsidRDefault="00C52F24" w:rsidP="00C807FD">
            <w:pPr>
              <w:jc w:val="center"/>
              <w:rPr>
                <w:rFonts w:eastAsia="Times New Roman"/>
                <w:sz w:val="22"/>
                <w:lang w:eastAsia="ru-RU"/>
              </w:rPr>
            </w:pPr>
          </w:p>
        </w:tc>
        <w:tc>
          <w:tcPr>
            <w:tcW w:w="5795" w:type="dxa"/>
            <w:shd w:val="clear" w:color="auto" w:fill="auto"/>
            <w:vAlign w:val="center"/>
          </w:tcPr>
          <w:p w:rsidR="00C52F24" w:rsidRPr="00A5746B" w:rsidRDefault="00C52F24" w:rsidP="003F3107">
            <w:pPr>
              <w:ind w:firstLineChars="100" w:firstLine="220"/>
              <w:jc w:val="left"/>
              <w:rPr>
                <w:rFonts w:eastAsia="Times New Roman"/>
                <w:i/>
                <w:iCs/>
                <w:sz w:val="22"/>
                <w:lang w:eastAsia="ru-RU"/>
              </w:rPr>
            </w:pPr>
            <w:r w:rsidRPr="00A5746B">
              <w:rPr>
                <w:rFonts w:eastAsia="Times New Roman"/>
                <w:i/>
                <w:iCs/>
                <w:sz w:val="22"/>
                <w:lang w:eastAsia="ru-RU"/>
              </w:rPr>
              <w:t>Административное здание (п. Пудем)</w:t>
            </w:r>
          </w:p>
        </w:tc>
        <w:tc>
          <w:tcPr>
            <w:tcW w:w="953" w:type="dxa"/>
            <w:shd w:val="clear" w:color="auto" w:fill="auto"/>
            <w:vAlign w:val="center"/>
          </w:tcPr>
          <w:p w:rsidR="00C52F24" w:rsidRPr="00A5746B" w:rsidRDefault="00C52F24" w:rsidP="00C52F24">
            <w:pPr>
              <w:jc w:val="center"/>
              <w:rPr>
                <w:sz w:val="22"/>
              </w:rPr>
            </w:pPr>
          </w:p>
        </w:tc>
        <w:tc>
          <w:tcPr>
            <w:tcW w:w="1245" w:type="dxa"/>
            <w:shd w:val="clear" w:color="auto" w:fill="auto"/>
            <w:vAlign w:val="center"/>
          </w:tcPr>
          <w:p w:rsidR="00C52F24" w:rsidRPr="00A5746B" w:rsidRDefault="00C52F24" w:rsidP="00C52F24">
            <w:pPr>
              <w:jc w:val="center"/>
              <w:rPr>
                <w:sz w:val="22"/>
              </w:rPr>
            </w:pPr>
          </w:p>
        </w:tc>
        <w:tc>
          <w:tcPr>
            <w:tcW w:w="1206" w:type="dxa"/>
            <w:shd w:val="clear" w:color="auto" w:fill="auto"/>
            <w:vAlign w:val="center"/>
          </w:tcPr>
          <w:p w:rsidR="00C52F24" w:rsidRPr="00A5746B" w:rsidRDefault="00C52F24" w:rsidP="00C52F24">
            <w:pPr>
              <w:jc w:val="center"/>
              <w:rPr>
                <w:sz w:val="22"/>
              </w:rPr>
            </w:pPr>
          </w:p>
        </w:tc>
        <w:tc>
          <w:tcPr>
            <w:tcW w:w="953" w:type="dxa"/>
            <w:shd w:val="clear" w:color="auto" w:fill="auto"/>
            <w:vAlign w:val="center"/>
          </w:tcPr>
          <w:p w:rsidR="00C52F24" w:rsidRPr="00A5746B" w:rsidRDefault="00C52F24" w:rsidP="00C52F24">
            <w:pPr>
              <w:jc w:val="center"/>
              <w:rPr>
                <w:sz w:val="22"/>
              </w:rPr>
            </w:pPr>
            <w:r w:rsidRPr="00A5746B">
              <w:rPr>
                <w:sz w:val="22"/>
              </w:rPr>
              <w:t>1500</w:t>
            </w:r>
          </w:p>
        </w:tc>
        <w:tc>
          <w:tcPr>
            <w:tcW w:w="1286" w:type="dxa"/>
            <w:shd w:val="clear" w:color="auto" w:fill="auto"/>
            <w:vAlign w:val="center"/>
          </w:tcPr>
          <w:p w:rsidR="00C52F24" w:rsidRPr="00A5746B" w:rsidRDefault="00C52F24" w:rsidP="00C52F24">
            <w:pPr>
              <w:jc w:val="center"/>
              <w:rPr>
                <w:sz w:val="22"/>
              </w:rPr>
            </w:pPr>
          </w:p>
        </w:tc>
        <w:tc>
          <w:tcPr>
            <w:tcW w:w="1263" w:type="dxa"/>
            <w:vAlign w:val="center"/>
          </w:tcPr>
          <w:p w:rsidR="00C52F24" w:rsidRPr="00A5746B" w:rsidRDefault="00C52F24" w:rsidP="00C52F24">
            <w:pPr>
              <w:jc w:val="center"/>
              <w:rPr>
                <w:sz w:val="22"/>
              </w:rPr>
            </w:pPr>
          </w:p>
        </w:tc>
        <w:tc>
          <w:tcPr>
            <w:tcW w:w="1263" w:type="dxa"/>
            <w:shd w:val="clear" w:color="auto" w:fill="auto"/>
            <w:vAlign w:val="center"/>
          </w:tcPr>
          <w:p w:rsidR="00C52F24" w:rsidRPr="00A5746B" w:rsidRDefault="00C52F24" w:rsidP="00C52F24">
            <w:pPr>
              <w:jc w:val="center"/>
              <w:rPr>
                <w:sz w:val="22"/>
              </w:rPr>
            </w:pPr>
          </w:p>
        </w:tc>
      </w:tr>
      <w:tr w:rsidR="00C52F24" w:rsidRPr="00A5746B" w:rsidTr="00C52F24">
        <w:trPr>
          <w:cantSplit/>
        </w:trPr>
        <w:tc>
          <w:tcPr>
            <w:tcW w:w="736" w:type="dxa"/>
            <w:shd w:val="clear" w:color="auto" w:fill="auto"/>
            <w:vAlign w:val="center"/>
          </w:tcPr>
          <w:p w:rsidR="00C52F24" w:rsidRPr="00A5746B" w:rsidRDefault="00C52F24" w:rsidP="00C807FD">
            <w:pPr>
              <w:jc w:val="center"/>
              <w:rPr>
                <w:rFonts w:eastAsia="Times New Roman"/>
                <w:sz w:val="22"/>
                <w:lang w:eastAsia="ru-RU"/>
              </w:rPr>
            </w:pPr>
          </w:p>
        </w:tc>
        <w:tc>
          <w:tcPr>
            <w:tcW w:w="5795" w:type="dxa"/>
            <w:shd w:val="clear" w:color="auto" w:fill="auto"/>
            <w:vAlign w:val="center"/>
          </w:tcPr>
          <w:p w:rsidR="00C52F24" w:rsidRPr="00A5746B" w:rsidRDefault="00C52F24" w:rsidP="003F3107">
            <w:pPr>
              <w:ind w:firstLineChars="100" w:firstLine="220"/>
              <w:jc w:val="left"/>
              <w:rPr>
                <w:rFonts w:eastAsia="Times New Roman"/>
                <w:i/>
                <w:iCs/>
                <w:sz w:val="22"/>
                <w:lang w:eastAsia="ru-RU"/>
              </w:rPr>
            </w:pPr>
            <w:r w:rsidRPr="00A5746B">
              <w:rPr>
                <w:rFonts w:eastAsia="Times New Roman"/>
                <w:i/>
                <w:iCs/>
                <w:sz w:val="22"/>
                <w:lang w:eastAsia="ru-RU"/>
              </w:rPr>
              <w:t>Магазин (д. Бачумово)</w:t>
            </w:r>
          </w:p>
        </w:tc>
        <w:tc>
          <w:tcPr>
            <w:tcW w:w="953" w:type="dxa"/>
            <w:shd w:val="clear" w:color="auto" w:fill="auto"/>
            <w:vAlign w:val="center"/>
          </w:tcPr>
          <w:p w:rsidR="00C52F24" w:rsidRPr="00A5746B" w:rsidRDefault="00C52F24" w:rsidP="00C52F24">
            <w:pPr>
              <w:jc w:val="center"/>
              <w:rPr>
                <w:sz w:val="22"/>
              </w:rPr>
            </w:pPr>
          </w:p>
        </w:tc>
        <w:tc>
          <w:tcPr>
            <w:tcW w:w="1245" w:type="dxa"/>
            <w:shd w:val="clear" w:color="auto" w:fill="auto"/>
            <w:vAlign w:val="center"/>
          </w:tcPr>
          <w:p w:rsidR="00C52F24" w:rsidRPr="00A5746B" w:rsidRDefault="00C52F24" w:rsidP="00C52F24">
            <w:pPr>
              <w:jc w:val="center"/>
              <w:rPr>
                <w:sz w:val="22"/>
              </w:rPr>
            </w:pPr>
          </w:p>
        </w:tc>
        <w:tc>
          <w:tcPr>
            <w:tcW w:w="1206" w:type="dxa"/>
            <w:shd w:val="clear" w:color="auto" w:fill="auto"/>
            <w:vAlign w:val="center"/>
          </w:tcPr>
          <w:p w:rsidR="00C52F24" w:rsidRPr="00A5746B" w:rsidRDefault="00C52F24" w:rsidP="00C52F24">
            <w:pPr>
              <w:jc w:val="center"/>
              <w:rPr>
                <w:sz w:val="22"/>
              </w:rPr>
            </w:pPr>
          </w:p>
        </w:tc>
        <w:tc>
          <w:tcPr>
            <w:tcW w:w="953" w:type="dxa"/>
            <w:shd w:val="clear" w:color="auto" w:fill="auto"/>
            <w:vAlign w:val="center"/>
          </w:tcPr>
          <w:p w:rsidR="00C52F24" w:rsidRPr="00A5746B" w:rsidRDefault="00C52F24" w:rsidP="00C52F24">
            <w:pPr>
              <w:jc w:val="center"/>
              <w:rPr>
                <w:sz w:val="22"/>
              </w:rPr>
            </w:pPr>
          </w:p>
        </w:tc>
        <w:tc>
          <w:tcPr>
            <w:tcW w:w="1286" w:type="dxa"/>
            <w:shd w:val="clear" w:color="auto" w:fill="auto"/>
            <w:vAlign w:val="center"/>
          </w:tcPr>
          <w:p w:rsidR="00C52F24" w:rsidRPr="00A5746B" w:rsidRDefault="00C52F24" w:rsidP="00C52F24">
            <w:pPr>
              <w:jc w:val="center"/>
              <w:rPr>
                <w:sz w:val="22"/>
              </w:rPr>
            </w:pPr>
          </w:p>
        </w:tc>
        <w:tc>
          <w:tcPr>
            <w:tcW w:w="1263" w:type="dxa"/>
            <w:vAlign w:val="center"/>
          </w:tcPr>
          <w:p w:rsidR="00C52F24" w:rsidRPr="00A5746B" w:rsidRDefault="00C52F24" w:rsidP="00C52F24">
            <w:pPr>
              <w:jc w:val="center"/>
              <w:rPr>
                <w:sz w:val="22"/>
              </w:rPr>
            </w:pPr>
          </w:p>
        </w:tc>
        <w:tc>
          <w:tcPr>
            <w:tcW w:w="1263" w:type="dxa"/>
            <w:shd w:val="clear" w:color="auto" w:fill="auto"/>
            <w:vAlign w:val="center"/>
          </w:tcPr>
          <w:p w:rsidR="00C52F24" w:rsidRPr="00A5746B" w:rsidRDefault="00C52F24" w:rsidP="00C52F24">
            <w:pPr>
              <w:jc w:val="center"/>
              <w:rPr>
                <w:sz w:val="22"/>
              </w:rPr>
            </w:pPr>
            <w:r w:rsidRPr="00A5746B">
              <w:rPr>
                <w:sz w:val="22"/>
              </w:rPr>
              <w:t>1500</w:t>
            </w:r>
          </w:p>
        </w:tc>
      </w:tr>
    </w:tbl>
    <w:p w:rsidR="003F3107" w:rsidRPr="00A5746B" w:rsidRDefault="003F3107"/>
    <w:p w:rsidR="00C807FD" w:rsidRPr="00A5746B" w:rsidRDefault="00C807FD" w:rsidP="00C807FD">
      <w:pPr>
        <w:pStyle w:val="Affb"/>
      </w:pPr>
    </w:p>
    <w:p w:rsidR="00C807FD" w:rsidRPr="00A5746B" w:rsidRDefault="00C807FD" w:rsidP="00C807FD">
      <w:pPr>
        <w:pStyle w:val="aff9"/>
        <w:spacing w:line="240" w:lineRule="auto"/>
        <w:sectPr w:rsidR="00C807FD" w:rsidRPr="00A5746B" w:rsidSect="00C807FD">
          <w:pgSz w:w="16838" w:h="11906" w:orient="landscape"/>
          <w:pgMar w:top="851" w:right="1134" w:bottom="1134" w:left="1134" w:header="708" w:footer="708" w:gutter="0"/>
          <w:cols w:space="708"/>
          <w:docGrid w:linePitch="360"/>
        </w:sectPr>
      </w:pPr>
    </w:p>
    <w:p w:rsidR="00864954" w:rsidRPr="00A5746B" w:rsidRDefault="000F34E7" w:rsidP="0006129B">
      <w:pPr>
        <w:pStyle w:val="21"/>
        <w:spacing w:line="240" w:lineRule="auto"/>
        <w:rPr>
          <w:lang w:eastAsia="ru-RU"/>
        </w:rPr>
      </w:pPr>
      <w:bookmarkStart w:id="159" w:name="_Toc121588495"/>
      <w:r w:rsidRPr="00A5746B">
        <w:rPr>
          <w:lang w:eastAsia="ru-RU"/>
        </w:rPr>
        <w:lastRenderedPageBreak/>
        <w:t>2.3</w:t>
      </w:r>
      <w:r w:rsidR="00864954" w:rsidRPr="00A5746B">
        <w:rPr>
          <w:lang w:eastAsia="ru-RU"/>
        </w:rPr>
        <w:t xml:space="preserve"> </w:t>
      </w:r>
      <w:r w:rsidRPr="00A5746B">
        <w:rPr>
          <w:lang w:eastAsia="ru-RU"/>
        </w:rPr>
        <w:t>П</w:t>
      </w:r>
      <w:r w:rsidR="00274C31" w:rsidRPr="00A5746B">
        <w:rPr>
          <w:lang w:eastAsia="ru-RU"/>
        </w:rPr>
        <w:t>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w:t>
      </w:r>
      <w:r w:rsidR="00274C31" w:rsidRPr="00A5746B">
        <w:rPr>
          <w:lang w:eastAsia="ru-RU"/>
        </w:rPr>
        <w:t>а</w:t>
      </w:r>
      <w:r w:rsidR="00274C31" w:rsidRPr="00A5746B">
        <w:rPr>
          <w:lang w:eastAsia="ru-RU"/>
        </w:rPr>
        <w:t>тельством Российской Федерации</w:t>
      </w:r>
      <w:bookmarkEnd w:id="159"/>
    </w:p>
    <w:p w:rsidR="0061014C" w:rsidRPr="00A5746B" w:rsidRDefault="0061014C" w:rsidP="0006129B">
      <w:pPr>
        <w:tabs>
          <w:tab w:val="left" w:pos="0"/>
        </w:tabs>
        <w:ind w:firstLine="709"/>
        <w:rPr>
          <w:rFonts w:eastAsia="Times New Roman"/>
          <w:szCs w:val="24"/>
          <w:lang w:eastAsia="ru-RU"/>
        </w:rPr>
      </w:pPr>
      <w:r w:rsidRPr="00A5746B">
        <w:rPr>
          <w:rFonts w:eastAsia="Times New Roman"/>
          <w:szCs w:val="24"/>
          <w:lang w:eastAsia="ru-RU"/>
        </w:rPr>
        <w:t>Прогноз</w:t>
      </w:r>
      <w:r w:rsidR="0094485C" w:rsidRPr="00A5746B">
        <w:rPr>
          <w:rFonts w:eastAsia="Times New Roman"/>
          <w:szCs w:val="24"/>
          <w:lang w:eastAsia="ru-RU"/>
        </w:rPr>
        <w:t xml:space="preserve"> </w:t>
      </w:r>
      <w:r w:rsidRPr="00A5746B">
        <w:rPr>
          <w:rFonts w:eastAsia="Times New Roman"/>
          <w:szCs w:val="24"/>
          <w:lang w:eastAsia="ru-RU"/>
        </w:rPr>
        <w:t>перспективных</w:t>
      </w:r>
      <w:r w:rsidR="0094485C" w:rsidRPr="00A5746B">
        <w:rPr>
          <w:rFonts w:eastAsia="Times New Roman"/>
          <w:szCs w:val="24"/>
          <w:lang w:eastAsia="ru-RU"/>
        </w:rPr>
        <w:t xml:space="preserve"> </w:t>
      </w:r>
      <w:r w:rsidRPr="00A5746B">
        <w:rPr>
          <w:rFonts w:eastAsia="Times New Roman"/>
          <w:szCs w:val="24"/>
          <w:lang w:eastAsia="ru-RU"/>
        </w:rPr>
        <w:t>удельных</w:t>
      </w:r>
      <w:r w:rsidR="0094485C" w:rsidRPr="00A5746B">
        <w:rPr>
          <w:rFonts w:eastAsia="Times New Roman"/>
          <w:szCs w:val="24"/>
          <w:lang w:eastAsia="ru-RU"/>
        </w:rPr>
        <w:t xml:space="preserve"> </w:t>
      </w:r>
      <w:r w:rsidRPr="00A5746B">
        <w:rPr>
          <w:rFonts w:eastAsia="Times New Roman"/>
          <w:szCs w:val="24"/>
          <w:lang w:eastAsia="ru-RU"/>
        </w:rPr>
        <w:t>расходов</w:t>
      </w:r>
      <w:r w:rsidR="0094485C" w:rsidRPr="00A5746B">
        <w:rPr>
          <w:rFonts w:eastAsia="Times New Roman"/>
          <w:szCs w:val="24"/>
          <w:lang w:eastAsia="ru-RU"/>
        </w:rPr>
        <w:t xml:space="preserve"> </w:t>
      </w:r>
      <w:r w:rsidRPr="00A5746B">
        <w:rPr>
          <w:rFonts w:eastAsia="Times New Roman"/>
          <w:szCs w:val="24"/>
          <w:lang w:eastAsia="ru-RU"/>
        </w:rPr>
        <w:t>тепловой</w:t>
      </w:r>
      <w:r w:rsidR="0094485C" w:rsidRPr="00A5746B">
        <w:rPr>
          <w:rFonts w:eastAsia="Times New Roman"/>
          <w:szCs w:val="24"/>
          <w:lang w:eastAsia="ru-RU"/>
        </w:rPr>
        <w:t xml:space="preserve"> </w:t>
      </w:r>
      <w:r w:rsidRPr="00A5746B">
        <w:rPr>
          <w:rFonts w:eastAsia="Times New Roman"/>
          <w:szCs w:val="24"/>
          <w:lang w:eastAsia="ru-RU"/>
        </w:rPr>
        <w:t>энергии</w:t>
      </w:r>
      <w:r w:rsidR="0094485C" w:rsidRPr="00A5746B">
        <w:rPr>
          <w:rFonts w:eastAsia="Times New Roman"/>
          <w:szCs w:val="24"/>
          <w:lang w:eastAsia="ru-RU"/>
        </w:rPr>
        <w:t xml:space="preserve"> </w:t>
      </w:r>
      <w:r w:rsidRPr="00A5746B">
        <w:rPr>
          <w:rFonts w:eastAsia="Times New Roman"/>
          <w:szCs w:val="24"/>
          <w:lang w:eastAsia="ru-RU"/>
        </w:rPr>
        <w:t>на</w:t>
      </w:r>
      <w:r w:rsidR="0094485C" w:rsidRPr="00A5746B">
        <w:rPr>
          <w:rFonts w:eastAsia="Times New Roman"/>
          <w:szCs w:val="24"/>
          <w:lang w:eastAsia="ru-RU"/>
        </w:rPr>
        <w:t xml:space="preserve"> </w:t>
      </w:r>
      <w:r w:rsidRPr="00A5746B">
        <w:rPr>
          <w:rFonts w:eastAsia="Times New Roman"/>
          <w:szCs w:val="24"/>
          <w:lang w:eastAsia="ru-RU"/>
        </w:rPr>
        <w:t>отопление, вентиляцию выполнен с учетом</w:t>
      </w:r>
      <w:r w:rsidR="0094485C" w:rsidRPr="00A5746B">
        <w:rPr>
          <w:rFonts w:eastAsia="Times New Roman"/>
          <w:szCs w:val="24"/>
          <w:lang w:eastAsia="ru-RU"/>
        </w:rPr>
        <w:t xml:space="preserve"> </w:t>
      </w:r>
      <w:r w:rsidRPr="00A5746B">
        <w:rPr>
          <w:rFonts w:eastAsia="Times New Roman"/>
          <w:szCs w:val="24"/>
          <w:lang w:eastAsia="ru-RU"/>
        </w:rPr>
        <w:t>требований</w:t>
      </w:r>
      <w:r w:rsidR="0094485C" w:rsidRPr="00A5746B">
        <w:rPr>
          <w:rFonts w:eastAsia="Times New Roman"/>
          <w:szCs w:val="24"/>
          <w:lang w:eastAsia="ru-RU"/>
        </w:rPr>
        <w:t xml:space="preserve"> </w:t>
      </w:r>
      <w:r w:rsidRPr="00A5746B">
        <w:rPr>
          <w:rFonts w:eastAsia="Times New Roman"/>
          <w:szCs w:val="24"/>
          <w:lang w:eastAsia="ru-RU"/>
        </w:rPr>
        <w:t>к энергетической эффективности</w:t>
      </w:r>
      <w:r w:rsidR="0094485C" w:rsidRPr="00A5746B">
        <w:rPr>
          <w:rFonts w:eastAsia="Times New Roman"/>
          <w:szCs w:val="24"/>
          <w:lang w:eastAsia="ru-RU"/>
        </w:rPr>
        <w:t xml:space="preserve"> </w:t>
      </w:r>
      <w:r w:rsidRPr="00A5746B">
        <w:rPr>
          <w:rFonts w:eastAsia="Times New Roman"/>
          <w:szCs w:val="24"/>
          <w:lang w:eastAsia="ru-RU"/>
        </w:rPr>
        <w:t>объектов</w:t>
      </w:r>
      <w:r w:rsidR="0094485C" w:rsidRPr="00A5746B">
        <w:rPr>
          <w:rFonts w:eastAsia="Times New Roman"/>
          <w:szCs w:val="24"/>
          <w:lang w:eastAsia="ru-RU"/>
        </w:rPr>
        <w:t xml:space="preserve"> </w:t>
      </w:r>
      <w:r w:rsidRPr="00A5746B">
        <w:rPr>
          <w:rFonts w:eastAsia="Times New Roman"/>
          <w:szCs w:val="24"/>
          <w:lang w:eastAsia="ru-RU"/>
        </w:rPr>
        <w:t>теплопотребления,</w:t>
      </w:r>
      <w:r w:rsidR="0094485C" w:rsidRPr="00A5746B">
        <w:rPr>
          <w:rFonts w:eastAsia="Times New Roman"/>
          <w:szCs w:val="24"/>
          <w:lang w:eastAsia="ru-RU"/>
        </w:rPr>
        <w:t xml:space="preserve"> </w:t>
      </w:r>
      <w:r w:rsidRPr="00A5746B">
        <w:rPr>
          <w:rFonts w:eastAsia="Times New Roman"/>
          <w:szCs w:val="24"/>
          <w:lang w:eastAsia="ru-RU"/>
        </w:rPr>
        <w:t xml:space="preserve">устанавливаемых в соответствии с законодательством Российской Федерации. </w:t>
      </w:r>
    </w:p>
    <w:p w:rsidR="00E04075" w:rsidRPr="00A5746B" w:rsidRDefault="00E04075" w:rsidP="0006129B">
      <w:pPr>
        <w:tabs>
          <w:tab w:val="left" w:pos="0"/>
        </w:tabs>
        <w:ind w:firstLine="709"/>
        <w:rPr>
          <w:rFonts w:eastAsia="Times New Roman"/>
          <w:szCs w:val="24"/>
          <w:lang w:eastAsia="ru-RU"/>
        </w:rPr>
      </w:pPr>
      <w:r w:rsidRPr="00A5746B">
        <w:t>Показателем расхода тепловой энергии на отопление и вентиляцию жилого или общ</w:t>
      </w:r>
      <w:r w:rsidRPr="00A5746B">
        <w:t>е</w:t>
      </w:r>
      <w:r w:rsidRPr="00A5746B">
        <w:t xml:space="preserve">ственного здания, является удельная характеристика расхода тепловой энергии на отопление и вентиляцию здания численно равная расходу тепловой энергии на </w:t>
      </w:r>
      <w:r w:rsidRPr="00A5746B">
        <w:rPr>
          <w:noProof/>
        </w:rPr>
        <w:t>1 м</w:t>
      </w:r>
      <w:r w:rsidRPr="00A5746B">
        <w:rPr>
          <w:noProof/>
          <w:vertAlign w:val="superscript"/>
        </w:rPr>
        <w:t>3</w:t>
      </w:r>
      <w:r w:rsidRPr="00A5746B">
        <w:t xml:space="preserve"> отапливаемого объема здания в единицу времени при перепаде температуры в один градус. Расчетное значение удел</w:t>
      </w:r>
      <w:r w:rsidRPr="00A5746B">
        <w:t>ь</w:t>
      </w:r>
      <w:r w:rsidRPr="00A5746B">
        <w:t>ной характеристики расхода тепловой энергии на отопление и вентиляцию здания определяется с учетом климатических условий района строительства, выбранных объемно-планировочных решений, ориентации здания, теплозащитных свойств ограждающих конструкций, принятой системы вентиляции здания, а также применения энергосберегающих технологий. Расчетное значение удельной характеристики расхода тепловой энергии на отопление и вентиляцию зд</w:t>
      </w:r>
      <w:r w:rsidRPr="00A5746B">
        <w:t>а</w:t>
      </w:r>
      <w:r w:rsidRPr="00A5746B">
        <w:t>ния должно быть меньше или равно нормируемому значению.</w:t>
      </w:r>
    </w:p>
    <w:p w:rsidR="0061014C" w:rsidRPr="00A5746B" w:rsidRDefault="0061014C" w:rsidP="0006129B">
      <w:pPr>
        <w:tabs>
          <w:tab w:val="left" w:pos="0"/>
        </w:tabs>
        <w:ind w:firstLine="709"/>
        <w:rPr>
          <w:rFonts w:eastAsia="Times New Roman"/>
          <w:szCs w:val="24"/>
          <w:lang w:eastAsia="ru-RU"/>
        </w:rPr>
      </w:pPr>
      <w:r w:rsidRPr="00A5746B">
        <w:rPr>
          <w:rFonts w:eastAsia="Times New Roman"/>
          <w:szCs w:val="24"/>
          <w:lang w:eastAsia="ru-RU"/>
        </w:rPr>
        <w:t>Прогнозные перспективные удельные расходы тепловой энергии на отопление, вентил</w:t>
      </w:r>
      <w:r w:rsidRPr="00A5746B">
        <w:rPr>
          <w:rFonts w:eastAsia="Times New Roman"/>
          <w:szCs w:val="24"/>
          <w:lang w:eastAsia="ru-RU"/>
        </w:rPr>
        <w:t>я</w:t>
      </w:r>
      <w:r w:rsidRPr="00A5746B">
        <w:rPr>
          <w:rFonts w:eastAsia="Times New Roman"/>
          <w:szCs w:val="24"/>
          <w:lang w:eastAsia="ru-RU"/>
        </w:rPr>
        <w:t>цию приняты в соответствии</w:t>
      </w:r>
      <w:r w:rsidR="003965AF" w:rsidRPr="00A5746B">
        <w:rPr>
          <w:rFonts w:eastAsia="Times New Roman"/>
          <w:szCs w:val="24"/>
          <w:lang w:eastAsia="ru-RU"/>
        </w:rPr>
        <w:t xml:space="preserve"> </w:t>
      </w:r>
      <w:r w:rsidR="001B70BE" w:rsidRPr="00A5746B">
        <w:rPr>
          <w:rFonts w:eastAsia="Times New Roman"/>
          <w:szCs w:val="24"/>
          <w:lang w:eastAsia="ru-RU"/>
        </w:rPr>
        <w:t xml:space="preserve">со СП </w:t>
      </w:r>
      <w:r w:rsidR="003965AF" w:rsidRPr="00A5746B">
        <w:rPr>
          <w:rFonts w:eastAsia="Times New Roman"/>
          <w:szCs w:val="24"/>
          <w:lang w:eastAsia="ru-RU"/>
        </w:rPr>
        <w:t>50.13330.2012. «Свод правил. Тепловая защита зданий. А</w:t>
      </w:r>
      <w:r w:rsidR="003965AF" w:rsidRPr="00A5746B">
        <w:rPr>
          <w:rFonts w:eastAsia="Times New Roman"/>
          <w:szCs w:val="24"/>
          <w:lang w:eastAsia="ru-RU"/>
        </w:rPr>
        <w:t>к</w:t>
      </w:r>
      <w:r w:rsidR="003965AF" w:rsidRPr="00A5746B">
        <w:rPr>
          <w:rFonts w:eastAsia="Times New Roman"/>
          <w:szCs w:val="24"/>
          <w:lang w:eastAsia="ru-RU"/>
        </w:rPr>
        <w:t>туализированная редакция СНиП 23-02-2003»</w:t>
      </w:r>
      <w:r w:rsidRPr="00A5746B">
        <w:rPr>
          <w:rFonts w:eastAsia="Times New Roman"/>
          <w:szCs w:val="24"/>
          <w:lang w:eastAsia="ru-RU"/>
        </w:rPr>
        <w:t xml:space="preserve"> и приведены в таблиц</w:t>
      </w:r>
      <w:r w:rsidR="00E04075" w:rsidRPr="00A5746B">
        <w:rPr>
          <w:rFonts w:eastAsia="Times New Roman"/>
          <w:szCs w:val="24"/>
          <w:lang w:eastAsia="ru-RU"/>
        </w:rPr>
        <w:t>ах</w:t>
      </w:r>
      <w:r w:rsidRPr="00A5746B">
        <w:rPr>
          <w:rFonts w:eastAsia="Times New Roman"/>
          <w:szCs w:val="24"/>
          <w:lang w:eastAsia="ru-RU"/>
        </w:rPr>
        <w:t xml:space="preserve"> </w:t>
      </w:r>
      <w:r w:rsidR="00A5746B">
        <w:rPr>
          <w:rFonts w:eastAsia="Times New Roman"/>
          <w:szCs w:val="24"/>
          <w:lang w:eastAsia="ru-RU"/>
        </w:rPr>
        <w:t>44</w:t>
      </w:r>
      <w:r w:rsidR="00E04075" w:rsidRPr="00A5746B">
        <w:rPr>
          <w:rFonts w:eastAsia="Times New Roman"/>
          <w:szCs w:val="24"/>
          <w:lang w:eastAsia="ru-RU"/>
        </w:rPr>
        <w:t xml:space="preserve"> и </w:t>
      </w:r>
      <w:r w:rsidR="00A5746B">
        <w:rPr>
          <w:rFonts w:eastAsia="Times New Roman"/>
          <w:szCs w:val="24"/>
          <w:lang w:eastAsia="ru-RU"/>
        </w:rPr>
        <w:t>45</w:t>
      </w:r>
      <w:r w:rsidRPr="00A5746B">
        <w:rPr>
          <w:rFonts w:eastAsia="Times New Roman"/>
          <w:szCs w:val="24"/>
          <w:lang w:eastAsia="ru-RU"/>
        </w:rPr>
        <w:t>.</w:t>
      </w:r>
    </w:p>
    <w:p w:rsidR="00186614" w:rsidRPr="00A5746B" w:rsidRDefault="00186614" w:rsidP="0006129B">
      <w:pPr>
        <w:tabs>
          <w:tab w:val="left" w:pos="0"/>
        </w:tabs>
        <w:ind w:firstLine="709"/>
        <w:rPr>
          <w:rFonts w:eastAsia="Times New Roman"/>
          <w:szCs w:val="24"/>
          <w:lang w:eastAsia="ru-RU"/>
        </w:rPr>
      </w:pPr>
    </w:p>
    <w:p w:rsidR="0061014C" w:rsidRPr="00A5746B" w:rsidRDefault="0061014C" w:rsidP="0006129B">
      <w:pPr>
        <w:pStyle w:val="aff9"/>
        <w:spacing w:line="240" w:lineRule="auto"/>
        <w:rPr>
          <w:rFonts w:eastAsia="Times New Roman"/>
          <w:szCs w:val="24"/>
          <w:lang w:eastAsia="ru-RU"/>
        </w:rPr>
      </w:pPr>
      <w:r w:rsidRPr="00A5746B">
        <w:t xml:space="preserve">Таблица </w:t>
      </w:r>
      <w:r w:rsidR="008A3CE6" w:rsidRPr="00A5746B">
        <w:fldChar w:fldCharType="begin"/>
      </w:r>
      <w:r w:rsidR="006972A4" w:rsidRPr="00A5746B">
        <w:instrText xml:space="preserve"> SEQ Таблица \* ARABIC </w:instrText>
      </w:r>
      <w:r w:rsidR="008A3CE6" w:rsidRPr="00A5746B">
        <w:fldChar w:fldCharType="separate"/>
      </w:r>
      <w:r w:rsidR="00A5746B" w:rsidRPr="00A5746B">
        <w:rPr>
          <w:noProof/>
        </w:rPr>
        <w:t>44</w:t>
      </w:r>
      <w:r w:rsidR="008A3CE6" w:rsidRPr="00A5746B">
        <w:rPr>
          <w:noProof/>
        </w:rPr>
        <w:fldChar w:fldCharType="end"/>
      </w:r>
      <w:r w:rsidRPr="00A5746B">
        <w:t xml:space="preserve"> - </w:t>
      </w:r>
      <w:r w:rsidRPr="00A5746B">
        <w:rPr>
          <w:rFonts w:eastAsia="Times New Roman"/>
          <w:szCs w:val="24"/>
          <w:lang w:eastAsia="ru-RU"/>
        </w:rPr>
        <w:t>Нормируемый удельный расх</w:t>
      </w:r>
      <w:r w:rsidR="002664F2" w:rsidRPr="00A5746B">
        <w:rPr>
          <w:rFonts w:eastAsia="Times New Roman"/>
          <w:szCs w:val="24"/>
          <w:lang w:eastAsia="ru-RU"/>
        </w:rPr>
        <w:t xml:space="preserve">од </w:t>
      </w:r>
      <w:r w:rsidRPr="00A5746B">
        <w:rPr>
          <w:rFonts w:eastAsia="Times New Roman"/>
          <w:szCs w:val="24"/>
          <w:lang w:eastAsia="ru-RU"/>
        </w:rPr>
        <w:t>тепловой энергии на отопление</w:t>
      </w:r>
      <w:r w:rsidR="00E04075" w:rsidRPr="00A5746B">
        <w:rPr>
          <w:rFonts w:eastAsia="Times New Roman"/>
          <w:szCs w:val="24"/>
          <w:lang w:eastAsia="ru-RU"/>
        </w:rPr>
        <w:t xml:space="preserve"> жилых</w:t>
      </w:r>
      <w:r w:rsidRPr="00A5746B">
        <w:rPr>
          <w:rFonts w:eastAsia="Times New Roman"/>
          <w:szCs w:val="24"/>
          <w:lang w:eastAsia="ru-RU"/>
        </w:rPr>
        <w:t xml:space="preserve"> зданий, </w:t>
      </w:r>
      <w:r w:rsidR="00E04075" w:rsidRPr="00A5746B">
        <w:rPr>
          <w:rFonts w:eastAsia="Times New Roman"/>
          <w:szCs w:val="24"/>
          <w:lang w:eastAsia="ru-RU"/>
        </w:rPr>
        <w:t>Вт</w:t>
      </w:r>
      <w:r w:rsidRPr="00A5746B">
        <w:rPr>
          <w:rFonts w:eastAsia="Times New Roman"/>
          <w:szCs w:val="24"/>
          <w:lang w:eastAsia="ru-RU"/>
        </w:rPr>
        <w:t>/(м3·°С·сут)</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99"/>
        <w:gridCol w:w="3362"/>
        <w:gridCol w:w="1507"/>
        <w:gridCol w:w="1490"/>
        <w:gridCol w:w="1537"/>
        <w:gridCol w:w="1543"/>
      </w:tblGrid>
      <w:tr w:rsidR="00873E8F" w:rsidRPr="00A5746B" w:rsidTr="00900E2D">
        <w:tc>
          <w:tcPr>
            <w:tcW w:w="345" w:type="pct"/>
            <w:vMerge w:val="restart"/>
          </w:tcPr>
          <w:p w:rsidR="00900E2D" w:rsidRPr="00A5746B" w:rsidRDefault="00900E2D" w:rsidP="0006129B">
            <w:pPr>
              <w:pStyle w:val="affe"/>
              <w:jc w:val="center"/>
              <w:rPr>
                <w:rFonts w:ascii="Times New Roman" w:hAnsi="Times New Roman" w:cs="Times New Roman"/>
                <w:sz w:val="22"/>
                <w:szCs w:val="22"/>
              </w:rPr>
            </w:pPr>
            <w:r w:rsidRPr="00A5746B">
              <w:rPr>
                <w:rFonts w:ascii="Times New Roman" w:hAnsi="Times New Roman" w:cs="Times New Roman"/>
                <w:sz w:val="22"/>
                <w:szCs w:val="22"/>
              </w:rPr>
              <w:t>№ п/п</w:t>
            </w:r>
          </w:p>
        </w:tc>
        <w:tc>
          <w:tcPr>
            <w:tcW w:w="1658" w:type="pct"/>
            <w:vMerge w:val="restart"/>
          </w:tcPr>
          <w:p w:rsidR="00900E2D" w:rsidRPr="00A5746B" w:rsidRDefault="00900E2D" w:rsidP="0006129B">
            <w:pPr>
              <w:pStyle w:val="affe"/>
              <w:jc w:val="center"/>
              <w:rPr>
                <w:rFonts w:ascii="Times New Roman" w:hAnsi="Times New Roman" w:cs="Times New Roman"/>
                <w:sz w:val="22"/>
                <w:szCs w:val="22"/>
              </w:rPr>
            </w:pPr>
            <w:r w:rsidRPr="00A5746B">
              <w:rPr>
                <w:rFonts w:ascii="Times New Roman" w:hAnsi="Times New Roman" w:cs="Times New Roman"/>
                <w:sz w:val="22"/>
                <w:szCs w:val="22"/>
              </w:rPr>
              <w:t xml:space="preserve">Площадь здания, </w:t>
            </w:r>
            <w:r w:rsidRPr="00A5746B">
              <w:rPr>
                <w:rFonts w:ascii="Times New Roman" w:hAnsi="Times New Roman" w:cs="Times New Roman"/>
                <w:noProof/>
                <w:sz w:val="22"/>
                <w:szCs w:val="22"/>
              </w:rPr>
              <w:drawing>
                <wp:inline distT="0" distB="0" distL="0" distR="0" wp14:anchorId="281BF653" wp14:editId="53C58B25">
                  <wp:extent cx="180975" cy="212725"/>
                  <wp:effectExtent l="0" t="0" r="9525" b="0"/>
                  <wp:docPr id="5" name="Рисунок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0975" cy="212725"/>
                          </a:xfrm>
                          <a:prstGeom prst="rect">
                            <a:avLst/>
                          </a:prstGeom>
                          <a:noFill/>
                          <a:ln>
                            <a:noFill/>
                          </a:ln>
                        </pic:spPr>
                      </pic:pic>
                    </a:graphicData>
                  </a:graphic>
                </wp:inline>
              </w:drawing>
            </w:r>
          </w:p>
        </w:tc>
        <w:tc>
          <w:tcPr>
            <w:tcW w:w="2997" w:type="pct"/>
            <w:gridSpan w:val="4"/>
          </w:tcPr>
          <w:p w:rsidR="00900E2D" w:rsidRPr="00A5746B" w:rsidRDefault="00900E2D" w:rsidP="0006129B">
            <w:pPr>
              <w:pStyle w:val="affe"/>
              <w:jc w:val="center"/>
              <w:rPr>
                <w:rFonts w:ascii="Times New Roman" w:hAnsi="Times New Roman" w:cs="Times New Roman"/>
                <w:sz w:val="22"/>
                <w:szCs w:val="22"/>
              </w:rPr>
            </w:pPr>
            <w:r w:rsidRPr="00A5746B">
              <w:rPr>
                <w:rFonts w:ascii="Times New Roman" w:hAnsi="Times New Roman" w:cs="Times New Roman"/>
                <w:sz w:val="22"/>
                <w:szCs w:val="22"/>
              </w:rPr>
              <w:t>С числом этажей</w:t>
            </w:r>
          </w:p>
        </w:tc>
      </w:tr>
      <w:tr w:rsidR="00873E8F" w:rsidRPr="00A5746B" w:rsidTr="00900E2D">
        <w:tc>
          <w:tcPr>
            <w:tcW w:w="345" w:type="pct"/>
            <w:vMerge/>
          </w:tcPr>
          <w:p w:rsidR="00900E2D" w:rsidRPr="00A5746B" w:rsidRDefault="00900E2D" w:rsidP="0006129B">
            <w:pPr>
              <w:pStyle w:val="affe"/>
              <w:rPr>
                <w:rFonts w:ascii="Times New Roman" w:hAnsi="Times New Roman" w:cs="Times New Roman"/>
                <w:sz w:val="22"/>
                <w:szCs w:val="22"/>
              </w:rPr>
            </w:pPr>
          </w:p>
        </w:tc>
        <w:tc>
          <w:tcPr>
            <w:tcW w:w="1658" w:type="pct"/>
            <w:vMerge/>
          </w:tcPr>
          <w:p w:rsidR="00900E2D" w:rsidRPr="00A5746B" w:rsidRDefault="00900E2D" w:rsidP="0006129B">
            <w:pPr>
              <w:pStyle w:val="affe"/>
              <w:rPr>
                <w:rFonts w:ascii="Times New Roman" w:hAnsi="Times New Roman" w:cs="Times New Roman"/>
                <w:sz w:val="22"/>
                <w:szCs w:val="22"/>
              </w:rPr>
            </w:pPr>
          </w:p>
        </w:tc>
        <w:tc>
          <w:tcPr>
            <w:tcW w:w="743" w:type="pct"/>
          </w:tcPr>
          <w:p w:rsidR="00900E2D" w:rsidRPr="00A5746B" w:rsidRDefault="00900E2D" w:rsidP="0006129B">
            <w:pPr>
              <w:pStyle w:val="affe"/>
              <w:jc w:val="center"/>
              <w:rPr>
                <w:rFonts w:ascii="Times New Roman" w:hAnsi="Times New Roman" w:cs="Times New Roman"/>
                <w:sz w:val="22"/>
                <w:szCs w:val="22"/>
              </w:rPr>
            </w:pPr>
            <w:r w:rsidRPr="00A5746B">
              <w:rPr>
                <w:rFonts w:ascii="Times New Roman" w:hAnsi="Times New Roman" w:cs="Times New Roman"/>
                <w:sz w:val="22"/>
                <w:szCs w:val="22"/>
              </w:rPr>
              <w:t>1</w:t>
            </w:r>
          </w:p>
        </w:tc>
        <w:tc>
          <w:tcPr>
            <w:tcW w:w="735" w:type="pct"/>
          </w:tcPr>
          <w:p w:rsidR="00900E2D" w:rsidRPr="00A5746B" w:rsidRDefault="00900E2D" w:rsidP="0006129B">
            <w:pPr>
              <w:pStyle w:val="affe"/>
              <w:jc w:val="center"/>
              <w:rPr>
                <w:rFonts w:ascii="Times New Roman" w:hAnsi="Times New Roman" w:cs="Times New Roman"/>
                <w:sz w:val="22"/>
                <w:szCs w:val="22"/>
              </w:rPr>
            </w:pPr>
            <w:r w:rsidRPr="00A5746B">
              <w:rPr>
                <w:rFonts w:ascii="Times New Roman" w:hAnsi="Times New Roman" w:cs="Times New Roman"/>
                <w:sz w:val="22"/>
                <w:szCs w:val="22"/>
              </w:rPr>
              <w:t>2</w:t>
            </w:r>
          </w:p>
        </w:tc>
        <w:tc>
          <w:tcPr>
            <w:tcW w:w="758" w:type="pct"/>
          </w:tcPr>
          <w:p w:rsidR="00900E2D" w:rsidRPr="00A5746B" w:rsidRDefault="00900E2D" w:rsidP="0006129B">
            <w:pPr>
              <w:pStyle w:val="affe"/>
              <w:jc w:val="center"/>
              <w:rPr>
                <w:rFonts w:ascii="Times New Roman" w:hAnsi="Times New Roman" w:cs="Times New Roman"/>
                <w:sz w:val="22"/>
                <w:szCs w:val="22"/>
              </w:rPr>
            </w:pPr>
            <w:r w:rsidRPr="00A5746B">
              <w:rPr>
                <w:rFonts w:ascii="Times New Roman" w:hAnsi="Times New Roman" w:cs="Times New Roman"/>
                <w:sz w:val="22"/>
                <w:szCs w:val="22"/>
              </w:rPr>
              <w:t>3</w:t>
            </w:r>
          </w:p>
        </w:tc>
        <w:tc>
          <w:tcPr>
            <w:tcW w:w="761" w:type="pct"/>
          </w:tcPr>
          <w:p w:rsidR="00900E2D" w:rsidRPr="00A5746B" w:rsidRDefault="00900E2D" w:rsidP="0006129B">
            <w:pPr>
              <w:pStyle w:val="affe"/>
              <w:jc w:val="center"/>
              <w:rPr>
                <w:rFonts w:ascii="Times New Roman" w:hAnsi="Times New Roman" w:cs="Times New Roman"/>
                <w:sz w:val="22"/>
                <w:szCs w:val="22"/>
              </w:rPr>
            </w:pPr>
            <w:r w:rsidRPr="00A5746B">
              <w:rPr>
                <w:rFonts w:ascii="Times New Roman" w:hAnsi="Times New Roman" w:cs="Times New Roman"/>
                <w:sz w:val="22"/>
                <w:szCs w:val="22"/>
              </w:rPr>
              <w:t>4</w:t>
            </w:r>
          </w:p>
        </w:tc>
      </w:tr>
      <w:tr w:rsidR="00873E8F" w:rsidRPr="00A5746B" w:rsidTr="00900E2D">
        <w:tc>
          <w:tcPr>
            <w:tcW w:w="345" w:type="pct"/>
          </w:tcPr>
          <w:p w:rsidR="00900E2D" w:rsidRPr="00A5746B" w:rsidRDefault="00900E2D" w:rsidP="0006129B">
            <w:pPr>
              <w:pStyle w:val="afff"/>
              <w:jc w:val="center"/>
              <w:rPr>
                <w:rFonts w:ascii="Times New Roman" w:hAnsi="Times New Roman" w:cs="Times New Roman"/>
                <w:sz w:val="22"/>
                <w:szCs w:val="22"/>
              </w:rPr>
            </w:pPr>
            <w:r w:rsidRPr="00A5746B">
              <w:rPr>
                <w:rFonts w:ascii="Times New Roman" w:hAnsi="Times New Roman" w:cs="Times New Roman"/>
                <w:sz w:val="22"/>
                <w:szCs w:val="22"/>
              </w:rPr>
              <w:t>1</w:t>
            </w:r>
          </w:p>
        </w:tc>
        <w:tc>
          <w:tcPr>
            <w:tcW w:w="1658" w:type="pct"/>
          </w:tcPr>
          <w:p w:rsidR="00900E2D" w:rsidRPr="00A5746B" w:rsidRDefault="00900E2D" w:rsidP="0006129B">
            <w:pPr>
              <w:pStyle w:val="afff"/>
              <w:jc w:val="center"/>
              <w:rPr>
                <w:rFonts w:ascii="Times New Roman" w:hAnsi="Times New Roman" w:cs="Times New Roman"/>
                <w:sz w:val="22"/>
                <w:szCs w:val="22"/>
              </w:rPr>
            </w:pPr>
            <w:r w:rsidRPr="00A5746B">
              <w:rPr>
                <w:rFonts w:ascii="Times New Roman" w:hAnsi="Times New Roman" w:cs="Times New Roman"/>
                <w:sz w:val="22"/>
                <w:szCs w:val="22"/>
              </w:rPr>
              <w:t>50</w:t>
            </w:r>
          </w:p>
        </w:tc>
        <w:tc>
          <w:tcPr>
            <w:tcW w:w="743" w:type="pct"/>
          </w:tcPr>
          <w:p w:rsidR="00900E2D" w:rsidRPr="00A5746B" w:rsidRDefault="00900E2D" w:rsidP="0006129B">
            <w:pPr>
              <w:pStyle w:val="affe"/>
              <w:jc w:val="center"/>
              <w:rPr>
                <w:rFonts w:ascii="Times New Roman" w:hAnsi="Times New Roman" w:cs="Times New Roman"/>
                <w:sz w:val="22"/>
                <w:szCs w:val="22"/>
              </w:rPr>
            </w:pPr>
            <w:r w:rsidRPr="00A5746B">
              <w:rPr>
                <w:rFonts w:ascii="Times New Roman" w:hAnsi="Times New Roman" w:cs="Times New Roman"/>
                <w:sz w:val="22"/>
                <w:szCs w:val="22"/>
              </w:rPr>
              <w:t>0,579</w:t>
            </w:r>
          </w:p>
        </w:tc>
        <w:tc>
          <w:tcPr>
            <w:tcW w:w="735" w:type="pct"/>
          </w:tcPr>
          <w:p w:rsidR="00900E2D" w:rsidRPr="00A5746B" w:rsidRDefault="00900E2D" w:rsidP="0006129B">
            <w:pPr>
              <w:pStyle w:val="affe"/>
              <w:jc w:val="center"/>
              <w:rPr>
                <w:rFonts w:ascii="Times New Roman" w:hAnsi="Times New Roman" w:cs="Times New Roman"/>
                <w:sz w:val="22"/>
                <w:szCs w:val="22"/>
              </w:rPr>
            </w:pPr>
            <w:r w:rsidRPr="00A5746B">
              <w:rPr>
                <w:rFonts w:ascii="Times New Roman" w:hAnsi="Times New Roman" w:cs="Times New Roman"/>
                <w:sz w:val="22"/>
                <w:szCs w:val="22"/>
              </w:rPr>
              <w:t>-</w:t>
            </w:r>
          </w:p>
        </w:tc>
        <w:tc>
          <w:tcPr>
            <w:tcW w:w="758" w:type="pct"/>
          </w:tcPr>
          <w:p w:rsidR="00900E2D" w:rsidRPr="00A5746B" w:rsidRDefault="00900E2D" w:rsidP="0006129B">
            <w:pPr>
              <w:pStyle w:val="affe"/>
              <w:jc w:val="center"/>
              <w:rPr>
                <w:rFonts w:ascii="Times New Roman" w:hAnsi="Times New Roman" w:cs="Times New Roman"/>
                <w:sz w:val="22"/>
                <w:szCs w:val="22"/>
              </w:rPr>
            </w:pPr>
            <w:r w:rsidRPr="00A5746B">
              <w:rPr>
                <w:rFonts w:ascii="Times New Roman" w:hAnsi="Times New Roman" w:cs="Times New Roman"/>
                <w:sz w:val="22"/>
                <w:szCs w:val="22"/>
              </w:rPr>
              <w:t>-</w:t>
            </w:r>
          </w:p>
        </w:tc>
        <w:tc>
          <w:tcPr>
            <w:tcW w:w="761" w:type="pct"/>
          </w:tcPr>
          <w:p w:rsidR="00900E2D" w:rsidRPr="00A5746B" w:rsidRDefault="00900E2D" w:rsidP="0006129B">
            <w:pPr>
              <w:pStyle w:val="affe"/>
              <w:jc w:val="center"/>
              <w:rPr>
                <w:rFonts w:ascii="Times New Roman" w:hAnsi="Times New Roman" w:cs="Times New Roman"/>
                <w:sz w:val="22"/>
                <w:szCs w:val="22"/>
              </w:rPr>
            </w:pPr>
            <w:r w:rsidRPr="00A5746B">
              <w:rPr>
                <w:rFonts w:ascii="Times New Roman" w:hAnsi="Times New Roman" w:cs="Times New Roman"/>
                <w:sz w:val="22"/>
                <w:szCs w:val="22"/>
              </w:rPr>
              <w:t>-</w:t>
            </w:r>
          </w:p>
        </w:tc>
      </w:tr>
      <w:tr w:rsidR="00873E8F" w:rsidRPr="00A5746B" w:rsidTr="00900E2D">
        <w:tc>
          <w:tcPr>
            <w:tcW w:w="345" w:type="pct"/>
          </w:tcPr>
          <w:p w:rsidR="00900E2D" w:rsidRPr="00A5746B" w:rsidRDefault="00900E2D" w:rsidP="0006129B">
            <w:pPr>
              <w:pStyle w:val="afff"/>
              <w:jc w:val="center"/>
              <w:rPr>
                <w:rFonts w:ascii="Times New Roman" w:hAnsi="Times New Roman" w:cs="Times New Roman"/>
                <w:sz w:val="22"/>
                <w:szCs w:val="22"/>
              </w:rPr>
            </w:pPr>
            <w:r w:rsidRPr="00A5746B">
              <w:rPr>
                <w:rFonts w:ascii="Times New Roman" w:hAnsi="Times New Roman" w:cs="Times New Roman"/>
                <w:sz w:val="22"/>
                <w:szCs w:val="22"/>
              </w:rPr>
              <w:t>2</w:t>
            </w:r>
          </w:p>
        </w:tc>
        <w:tc>
          <w:tcPr>
            <w:tcW w:w="1658" w:type="pct"/>
          </w:tcPr>
          <w:p w:rsidR="00900E2D" w:rsidRPr="00A5746B" w:rsidRDefault="00900E2D" w:rsidP="0006129B">
            <w:pPr>
              <w:pStyle w:val="afff"/>
              <w:jc w:val="center"/>
              <w:rPr>
                <w:rFonts w:ascii="Times New Roman" w:hAnsi="Times New Roman" w:cs="Times New Roman"/>
                <w:sz w:val="22"/>
                <w:szCs w:val="22"/>
              </w:rPr>
            </w:pPr>
            <w:r w:rsidRPr="00A5746B">
              <w:rPr>
                <w:rFonts w:ascii="Times New Roman" w:hAnsi="Times New Roman" w:cs="Times New Roman"/>
                <w:sz w:val="22"/>
                <w:szCs w:val="22"/>
              </w:rPr>
              <w:t>100</w:t>
            </w:r>
          </w:p>
        </w:tc>
        <w:tc>
          <w:tcPr>
            <w:tcW w:w="743" w:type="pct"/>
          </w:tcPr>
          <w:p w:rsidR="00900E2D" w:rsidRPr="00A5746B" w:rsidRDefault="00900E2D" w:rsidP="0006129B">
            <w:pPr>
              <w:pStyle w:val="affe"/>
              <w:jc w:val="center"/>
              <w:rPr>
                <w:rFonts w:ascii="Times New Roman" w:hAnsi="Times New Roman" w:cs="Times New Roman"/>
                <w:sz w:val="22"/>
                <w:szCs w:val="22"/>
              </w:rPr>
            </w:pPr>
            <w:r w:rsidRPr="00A5746B">
              <w:rPr>
                <w:rFonts w:ascii="Times New Roman" w:hAnsi="Times New Roman" w:cs="Times New Roman"/>
                <w:sz w:val="22"/>
                <w:szCs w:val="22"/>
              </w:rPr>
              <w:t>0,517</w:t>
            </w:r>
          </w:p>
        </w:tc>
        <w:tc>
          <w:tcPr>
            <w:tcW w:w="735" w:type="pct"/>
          </w:tcPr>
          <w:p w:rsidR="00900E2D" w:rsidRPr="00A5746B" w:rsidRDefault="00900E2D" w:rsidP="0006129B">
            <w:pPr>
              <w:pStyle w:val="affe"/>
              <w:jc w:val="center"/>
              <w:rPr>
                <w:rFonts w:ascii="Times New Roman" w:hAnsi="Times New Roman" w:cs="Times New Roman"/>
                <w:sz w:val="22"/>
                <w:szCs w:val="22"/>
              </w:rPr>
            </w:pPr>
            <w:r w:rsidRPr="00A5746B">
              <w:rPr>
                <w:rFonts w:ascii="Times New Roman" w:hAnsi="Times New Roman" w:cs="Times New Roman"/>
                <w:sz w:val="22"/>
                <w:szCs w:val="22"/>
              </w:rPr>
              <w:t>0,558</w:t>
            </w:r>
          </w:p>
        </w:tc>
        <w:tc>
          <w:tcPr>
            <w:tcW w:w="758" w:type="pct"/>
          </w:tcPr>
          <w:p w:rsidR="00900E2D" w:rsidRPr="00A5746B" w:rsidRDefault="00900E2D" w:rsidP="0006129B">
            <w:pPr>
              <w:pStyle w:val="affe"/>
              <w:jc w:val="center"/>
              <w:rPr>
                <w:rFonts w:ascii="Times New Roman" w:hAnsi="Times New Roman" w:cs="Times New Roman"/>
                <w:sz w:val="22"/>
                <w:szCs w:val="22"/>
              </w:rPr>
            </w:pPr>
            <w:r w:rsidRPr="00A5746B">
              <w:rPr>
                <w:rFonts w:ascii="Times New Roman" w:hAnsi="Times New Roman" w:cs="Times New Roman"/>
                <w:sz w:val="22"/>
                <w:szCs w:val="22"/>
              </w:rPr>
              <w:t>-</w:t>
            </w:r>
          </w:p>
        </w:tc>
        <w:tc>
          <w:tcPr>
            <w:tcW w:w="761" w:type="pct"/>
          </w:tcPr>
          <w:p w:rsidR="00900E2D" w:rsidRPr="00A5746B" w:rsidRDefault="00900E2D" w:rsidP="0006129B">
            <w:pPr>
              <w:pStyle w:val="affe"/>
              <w:jc w:val="center"/>
              <w:rPr>
                <w:rFonts w:ascii="Times New Roman" w:hAnsi="Times New Roman" w:cs="Times New Roman"/>
                <w:sz w:val="22"/>
                <w:szCs w:val="22"/>
              </w:rPr>
            </w:pPr>
            <w:r w:rsidRPr="00A5746B">
              <w:rPr>
                <w:rFonts w:ascii="Times New Roman" w:hAnsi="Times New Roman" w:cs="Times New Roman"/>
                <w:sz w:val="22"/>
                <w:szCs w:val="22"/>
              </w:rPr>
              <w:t>-</w:t>
            </w:r>
          </w:p>
        </w:tc>
      </w:tr>
      <w:tr w:rsidR="00873E8F" w:rsidRPr="00A5746B" w:rsidTr="00900E2D">
        <w:tc>
          <w:tcPr>
            <w:tcW w:w="345" w:type="pct"/>
          </w:tcPr>
          <w:p w:rsidR="00900E2D" w:rsidRPr="00A5746B" w:rsidRDefault="00900E2D" w:rsidP="0006129B">
            <w:pPr>
              <w:pStyle w:val="afff"/>
              <w:jc w:val="center"/>
              <w:rPr>
                <w:rFonts w:ascii="Times New Roman" w:hAnsi="Times New Roman" w:cs="Times New Roman"/>
                <w:sz w:val="22"/>
                <w:szCs w:val="22"/>
              </w:rPr>
            </w:pPr>
            <w:r w:rsidRPr="00A5746B">
              <w:rPr>
                <w:rFonts w:ascii="Times New Roman" w:hAnsi="Times New Roman" w:cs="Times New Roman"/>
                <w:sz w:val="22"/>
                <w:szCs w:val="22"/>
              </w:rPr>
              <w:t>3</w:t>
            </w:r>
          </w:p>
        </w:tc>
        <w:tc>
          <w:tcPr>
            <w:tcW w:w="1658" w:type="pct"/>
          </w:tcPr>
          <w:p w:rsidR="00900E2D" w:rsidRPr="00A5746B" w:rsidRDefault="00900E2D" w:rsidP="0006129B">
            <w:pPr>
              <w:pStyle w:val="afff"/>
              <w:jc w:val="center"/>
              <w:rPr>
                <w:rFonts w:ascii="Times New Roman" w:hAnsi="Times New Roman" w:cs="Times New Roman"/>
                <w:sz w:val="22"/>
                <w:szCs w:val="22"/>
              </w:rPr>
            </w:pPr>
            <w:r w:rsidRPr="00A5746B">
              <w:rPr>
                <w:rFonts w:ascii="Times New Roman" w:hAnsi="Times New Roman" w:cs="Times New Roman"/>
                <w:sz w:val="22"/>
                <w:szCs w:val="22"/>
              </w:rPr>
              <w:t>150</w:t>
            </w:r>
          </w:p>
        </w:tc>
        <w:tc>
          <w:tcPr>
            <w:tcW w:w="743" w:type="pct"/>
          </w:tcPr>
          <w:p w:rsidR="00900E2D" w:rsidRPr="00A5746B" w:rsidRDefault="00900E2D" w:rsidP="0006129B">
            <w:pPr>
              <w:pStyle w:val="affe"/>
              <w:jc w:val="center"/>
              <w:rPr>
                <w:rFonts w:ascii="Times New Roman" w:hAnsi="Times New Roman" w:cs="Times New Roman"/>
                <w:sz w:val="22"/>
                <w:szCs w:val="22"/>
              </w:rPr>
            </w:pPr>
            <w:r w:rsidRPr="00A5746B">
              <w:rPr>
                <w:rFonts w:ascii="Times New Roman" w:hAnsi="Times New Roman" w:cs="Times New Roman"/>
                <w:sz w:val="22"/>
                <w:szCs w:val="22"/>
              </w:rPr>
              <w:t>0,455</w:t>
            </w:r>
          </w:p>
        </w:tc>
        <w:tc>
          <w:tcPr>
            <w:tcW w:w="735" w:type="pct"/>
          </w:tcPr>
          <w:p w:rsidR="00900E2D" w:rsidRPr="00A5746B" w:rsidRDefault="00900E2D" w:rsidP="0006129B">
            <w:pPr>
              <w:pStyle w:val="affe"/>
              <w:jc w:val="center"/>
              <w:rPr>
                <w:rFonts w:ascii="Times New Roman" w:hAnsi="Times New Roman" w:cs="Times New Roman"/>
                <w:sz w:val="22"/>
                <w:szCs w:val="22"/>
              </w:rPr>
            </w:pPr>
            <w:r w:rsidRPr="00A5746B">
              <w:rPr>
                <w:rFonts w:ascii="Times New Roman" w:hAnsi="Times New Roman" w:cs="Times New Roman"/>
                <w:sz w:val="22"/>
                <w:szCs w:val="22"/>
              </w:rPr>
              <w:t>0,496</w:t>
            </w:r>
          </w:p>
        </w:tc>
        <w:tc>
          <w:tcPr>
            <w:tcW w:w="758" w:type="pct"/>
          </w:tcPr>
          <w:p w:rsidR="00900E2D" w:rsidRPr="00A5746B" w:rsidRDefault="00900E2D" w:rsidP="0006129B">
            <w:pPr>
              <w:pStyle w:val="affe"/>
              <w:jc w:val="center"/>
              <w:rPr>
                <w:rFonts w:ascii="Times New Roman" w:hAnsi="Times New Roman" w:cs="Times New Roman"/>
                <w:sz w:val="22"/>
                <w:szCs w:val="22"/>
              </w:rPr>
            </w:pPr>
            <w:r w:rsidRPr="00A5746B">
              <w:rPr>
                <w:rFonts w:ascii="Times New Roman" w:hAnsi="Times New Roman" w:cs="Times New Roman"/>
                <w:sz w:val="22"/>
                <w:szCs w:val="22"/>
              </w:rPr>
              <w:t>0,538</w:t>
            </w:r>
          </w:p>
        </w:tc>
        <w:tc>
          <w:tcPr>
            <w:tcW w:w="761" w:type="pct"/>
          </w:tcPr>
          <w:p w:rsidR="00900E2D" w:rsidRPr="00A5746B" w:rsidRDefault="00900E2D" w:rsidP="0006129B">
            <w:pPr>
              <w:pStyle w:val="affe"/>
              <w:jc w:val="center"/>
              <w:rPr>
                <w:rFonts w:ascii="Times New Roman" w:hAnsi="Times New Roman" w:cs="Times New Roman"/>
                <w:sz w:val="22"/>
                <w:szCs w:val="22"/>
              </w:rPr>
            </w:pPr>
            <w:r w:rsidRPr="00A5746B">
              <w:rPr>
                <w:rFonts w:ascii="Times New Roman" w:hAnsi="Times New Roman" w:cs="Times New Roman"/>
                <w:sz w:val="22"/>
                <w:szCs w:val="22"/>
              </w:rPr>
              <w:t>-</w:t>
            </w:r>
          </w:p>
        </w:tc>
      </w:tr>
      <w:tr w:rsidR="00873E8F" w:rsidRPr="00A5746B" w:rsidTr="00900E2D">
        <w:tc>
          <w:tcPr>
            <w:tcW w:w="345" w:type="pct"/>
          </w:tcPr>
          <w:p w:rsidR="00900E2D" w:rsidRPr="00A5746B" w:rsidRDefault="00900E2D" w:rsidP="0006129B">
            <w:pPr>
              <w:pStyle w:val="afff"/>
              <w:jc w:val="center"/>
              <w:rPr>
                <w:rFonts w:ascii="Times New Roman" w:hAnsi="Times New Roman" w:cs="Times New Roman"/>
                <w:sz w:val="22"/>
                <w:szCs w:val="22"/>
              </w:rPr>
            </w:pPr>
            <w:r w:rsidRPr="00A5746B">
              <w:rPr>
                <w:rFonts w:ascii="Times New Roman" w:hAnsi="Times New Roman" w:cs="Times New Roman"/>
                <w:sz w:val="22"/>
                <w:szCs w:val="22"/>
              </w:rPr>
              <w:t>4</w:t>
            </w:r>
          </w:p>
        </w:tc>
        <w:tc>
          <w:tcPr>
            <w:tcW w:w="1658" w:type="pct"/>
          </w:tcPr>
          <w:p w:rsidR="00900E2D" w:rsidRPr="00A5746B" w:rsidRDefault="00900E2D" w:rsidP="0006129B">
            <w:pPr>
              <w:pStyle w:val="afff"/>
              <w:jc w:val="center"/>
              <w:rPr>
                <w:rFonts w:ascii="Times New Roman" w:hAnsi="Times New Roman" w:cs="Times New Roman"/>
                <w:sz w:val="22"/>
                <w:szCs w:val="22"/>
              </w:rPr>
            </w:pPr>
            <w:r w:rsidRPr="00A5746B">
              <w:rPr>
                <w:rFonts w:ascii="Times New Roman" w:hAnsi="Times New Roman" w:cs="Times New Roman"/>
                <w:sz w:val="22"/>
                <w:szCs w:val="22"/>
              </w:rPr>
              <w:t>250</w:t>
            </w:r>
          </w:p>
        </w:tc>
        <w:tc>
          <w:tcPr>
            <w:tcW w:w="743" w:type="pct"/>
          </w:tcPr>
          <w:p w:rsidR="00900E2D" w:rsidRPr="00A5746B" w:rsidRDefault="00900E2D" w:rsidP="0006129B">
            <w:pPr>
              <w:pStyle w:val="affe"/>
              <w:jc w:val="center"/>
              <w:rPr>
                <w:rFonts w:ascii="Times New Roman" w:hAnsi="Times New Roman" w:cs="Times New Roman"/>
                <w:sz w:val="22"/>
                <w:szCs w:val="22"/>
              </w:rPr>
            </w:pPr>
            <w:r w:rsidRPr="00A5746B">
              <w:rPr>
                <w:rFonts w:ascii="Times New Roman" w:hAnsi="Times New Roman" w:cs="Times New Roman"/>
                <w:sz w:val="22"/>
                <w:szCs w:val="22"/>
              </w:rPr>
              <w:t>0,414</w:t>
            </w:r>
          </w:p>
        </w:tc>
        <w:tc>
          <w:tcPr>
            <w:tcW w:w="735" w:type="pct"/>
          </w:tcPr>
          <w:p w:rsidR="00900E2D" w:rsidRPr="00A5746B" w:rsidRDefault="00900E2D" w:rsidP="0006129B">
            <w:pPr>
              <w:pStyle w:val="affe"/>
              <w:jc w:val="center"/>
              <w:rPr>
                <w:rFonts w:ascii="Times New Roman" w:hAnsi="Times New Roman" w:cs="Times New Roman"/>
                <w:sz w:val="22"/>
                <w:szCs w:val="22"/>
              </w:rPr>
            </w:pPr>
            <w:r w:rsidRPr="00A5746B">
              <w:rPr>
                <w:rFonts w:ascii="Times New Roman" w:hAnsi="Times New Roman" w:cs="Times New Roman"/>
                <w:sz w:val="22"/>
                <w:szCs w:val="22"/>
              </w:rPr>
              <w:t>0,434</w:t>
            </w:r>
          </w:p>
        </w:tc>
        <w:tc>
          <w:tcPr>
            <w:tcW w:w="758" w:type="pct"/>
          </w:tcPr>
          <w:p w:rsidR="00900E2D" w:rsidRPr="00A5746B" w:rsidRDefault="00900E2D" w:rsidP="0006129B">
            <w:pPr>
              <w:pStyle w:val="affe"/>
              <w:jc w:val="center"/>
              <w:rPr>
                <w:rFonts w:ascii="Times New Roman" w:hAnsi="Times New Roman" w:cs="Times New Roman"/>
                <w:sz w:val="22"/>
                <w:szCs w:val="22"/>
              </w:rPr>
            </w:pPr>
            <w:r w:rsidRPr="00A5746B">
              <w:rPr>
                <w:rFonts w:ascii="Times New Roman" w:hAnsi="Times New Roman" w:cs="Times New Roman"/>
                <w:sz w:val="22"/>
                <w:szCs w:val="22"/>
              </w:rPr>
              <w:t>0,455</w:t>
            </w:r>
          </w:p>
        </w:tc>
        <w:tc>
          <w:tcPr>
            <w:tcW w:w="761" w:type="pct"/>
          </w:tcPr>
          <w:p w:rsidR="00900E2D" w:rsidRPr="00A5746B" w:rsidRDefault="00900E2D" w:rsidP="0006129B">
            <w:pPr>
              <w:pStyle w:val="affe"/>
              <w:jc w:val="center"/>
              <w:rPr>
                <w:rFonts w:ascii="Times New Roman" w:hAnsi="Times New Roman" w:cs="Times New Roman"/>
                <w:sz w:val="22"/>
                <w:szCs w:val="22"/>
              </w:rPr>
            </w:pPr>
            <w:r w:rsidRPr="00A5746B">
              <w:rPr>
                <w:rFonts w:ascii="Times New Roman" w:hAnsi="Times New Roman" w:cs="Times New Roman"/>
                <w:sz w:val="22"/>
                <w:szCs w:val="22"/>
              </w:rPr>
              <w:t>0,476</w:t>
            </w:r>
          </w:p>
        </w:tc>
      </w:tr>
      <w:tr w:rsidR="00873E8F" w:rsidRPr="00A5746B" w:rsidTr="00900E2D">
        <w:tc>
          <w:tcPr>
            <w:tcW w:w="345" w:type="pct"/>
          </w:tcPr>
          <w:p w:rsidR="00900E2D" w:rsidRPr="00A5746B" w:rsidRDefault="00900E2D" w:rsidP="0006129B">
            <w:pPr>
              <w:pStyle w:val="afff"/>
              <w:jc w:val="center"/>
              <w:rPr>
                <w:rFonts w:ascii="Times New Roman" w:hAnsi="Times New Roman" w:cs="Times New Roman"/>
                <w:sz w:val="22"/>
                <w:szCs w:val="22"/>
              </w:rPr>
            </w:pPr>
            <w:r w:rsidRPr="00A5746B">
              <w:rPr>
                <w:rFonts w:ascii="Times New Roman" w:hAnsi="Times New Roman" w:cs="Times New Roman"/>
                <w:sz w:val="22"/>
                <w:szCs w:val="22"/>
              </w:rPr>
              <w:t>5</w:t>
            </w:r>
          </w:p>
        </w:tc>
        <w:tc>
          <w:tcPr>
            <w:tcW w:w="1658" w:type="pct"/>
          </w:tcPr>
          <w:p w:rsidR="00900E2D" w:rsidRPr="00A5746B" w:rsidRDefault="00900E2D" w:rsidP="0006129B">
            <w:pPr>
              <w:pStyle w:val="afff"/>
              <w:jc w:val="center"/>
              <w:rPr>
                <w:rFonts w:ascii="Times New Roman" w:hAnsi="Times New Roman" w:cs="Times New Roman"/>
                <w:sz w:val="22"/>
                <w:szCs w:val="22"/>
              </w:rPr>
            </w:pPr>
            <w:r w:rsidRPr="00A5746B">
              <w:rPr>
                <w:rFonts w:ascii="Times New Roman" w:hAnsi="Times New Roman" w:cs="Times New Roman"/>
                <w:sz w:val="22"/>
                <w:szCs w:val="22"/>
              </w:rPr>
              <w:t>400</w:t>
            </w:r>
          </w:p>
        </w:tc>
        <w:tc>
          <w:tcPr>
            <w:tcW w:w="743" w:type="pct"/>
          </w:tcPr>
          <w:p w:rsidR="00900E2D" w:rsidRPr="00A5746B" w:rsidRDefault="00900E2D" w:rsidP="0006129B">
            <w:pPr>
              <w:pStyle w:val="affe"/>
              <w:jc w:val="center"/>
              <w:rPr>
                <w:rFonts w:ascii="Times New Roman" w:hAnsi="Times New Roman" w:cs="Times New Roman"/>
                <w:sz w:val="22"/>
                <w:szCs w:val="22"/>
              </w:rPr>
            </w:pPr>
            <w:r w:rsidRPr="00A5746B">
              <w:rPr>
                <w:rFonts w:ascii="Times New Roman" w:hAnsi="Times New Roman" w:cs="Times New Roman"/>
                <w:sz w:val="22"/>
                <w:szCs w:val="22"/>
              </w:rPr>
              <w:t>0,372</w:t>
            </w:r>
          </w:p>
        </w:tc>
        <w:tc>
          <w:tcPr>
            <w:tcW w:w="735" w:type="pct"/>
          </w:tcPr>
          <w:p w:rsidR="00900E2D" w:rsidRPr="00A5746B" w:rsidRDefault="00900E2D" w:rsidP="0006129B">
            <w:pPr>
              <w:pStyle w:val="affe"/>
              <w:jc w:val="center"/>
              <w:rPr>
                <w:rFonts w:ascii="Times New Roman" w:hAnsi="Times New Roman" w:cs="Times New Roman"/>
                <w:sz w:val="22"/>
                <w:szCs w:val="22"/>
              </w:rPr>
            </w:pPr>
            <w:r w:rsidRPr="00A5746B">
              <w:rPr>
                <w:rFonts w:ascii="Times New Roman" w:hAnsi="Times New Roman" w:cs="Times New Roman"/>
                <w:sz w:val="22"/>
                <w:szCs w:val="22"/>
              </w:rPr>
              <w:t>0,372</w:t>
            </w:r>
          </w:p>
        </w:tc>
        <w:tc>
          <w:tcPr>
            <w:tcW w:w="758" w:type="pct"/>
          </w:tcPr>
          <w:p w:rsidR="00900E2D" w:rsidRPr="00A5746B" w:rsidRDefault="00900E2D" w:rsidP="0006129B">
            <w:pPr>
              <w:pStyle w:val="affe"/>
              <w:jc w:val="center"/>
              <w:rPr>
                <w:rFonts w:ascii="Times New Roman" w:hAnsi="Times New Roman" w:cs="Times New Roman"/>
                <w:sz w:val="22"/>
                <w:szCs w:val="22"/>
              </w:rPr>
            </w:pPr>
            <w:r w:rsidRPr="00A5746B">
              <w:rPr>
                <w:rFonts w:ascii="Times New Roman" w:hAnsi="Times New Roman" w:cs="Times New Roman"/>
                <w:sz w:val="22"/>
                <w:szCs w:val="22"/>
              </w:rPr>
              <w:t>0,393</w:t>
            </w:r>
          </w:p>
        </w:tc>
        <w:tc>
          <w:tcPr>
            <w:tcW w:w="761" w:type="pct"/>
          </w:tcPr>
          <w:p w:rsidR="00900E2D" w:rsidRPr="00A5746B" w:rsidRDefault="00900E2D" w:rsidP="0006129B">
            <w:pPr>
              <w:pStyle w:val="affe"/>
              <w:jc w:val="center"/>
              <w:rPr>
                <w:rFonts w:ascii="Times New Roman" w:hAnsi="Times New Roman" w:cs="Times New Roman"/>
                <w:sz w:val="22"/>
                <w:szCs w:val="22"/>
              </w:rPr>
            </w:pPr>
            <w:r w:rsidRPr="00A5746B">
              <w:rPr>
                <w:rFonts w:ascii="Times New Roman" w:hAnsi="Times New Roman" w:cs="Times New Roman"/>
                <w:sz w:val="22"/>
                <w:szCs w:val="22"/>
              </w:rPr>
              <w:t>0,414</w:t>
            </w:r>
          </w:p>
        </w:tc>
      </w:tr>
      <w:tr w:rsidR="00873E8F" w:rsidRPr="00A5746B" w:rsidTr="00900E2D">
        <w:tc>
          <w:tcPr>
            <w:tcW w:w="345" w:type="pct"/>
          </w:tcPr>
          <w:p w:rsidR="00900E2D" w:rsidRPr="00A5746B" w:rsidRDefault="00900E2D" w:rsidP="0006129B">
            <w:pPr>
              <w:pStyle w:val="afff"/>
              <w:jc w:val="center"/>
              <w:rPr>
                <w:rFonts w:ascii="Times New Roman" w:hAnsi="Times New Roman" w:cs="Times New Roman"/>
                <w:sz w:val="22"/>
                <w:szCs w:val="22"/>
              </w:rPr>
            </w:pPr>
            <w:r w:rsidRPr="00A5746B">
              <w:rPr>
                <w:rFonts w:ascii="Times New Roman" w:hAnsi="Times New Roman" w:cs="Times New Roman"/>
                <w:sz w:val="22"/>
                <w:szCs w:val="22"/>
              </w:rPr>
              <w:t>6</w:t>
            </w:r>
          </w:p>
        </w:tc>
        <w:tc>
          <w:tcPr>
            <w:tcW w:w="1658" w:type="pct"/>
          </w:tcPr>
          <w:p w:rsidR="00900E2D" w:rsidRPr="00A5746B" w:rsidRDefault="00900E2D" w:rsidP="0006129B">
            <w:pPr>
              <w:pStyle w:val="afff"/>
              <w:jc w:val="center"/>
              <w:rPr>
                <w:rFonts w:ascii="Times New Roman" w:hAnsi="Times New Roman" w:cs="Times New Roman"/>
                <w:sz w:val="22"/>
                <w:szCs w:val="22"/>
              </w:rPr>
            </w:pPr>
            <w:r w:rsidRPr="00A5746B">
              <w:rPr>
                <w:rFonts w:ascii="Times New Roman" w:hAnsi="Times New Roman" w:cs="Times New Roman"/>
                <w:sz w:val="22"/>
                <w:szCs w:val="22"/>
              </w:rPr>
              <w:t>600</w:t>
            </w:r>
          </w:p>
        </w:tc>
        <w:tc>
          <w:tcPr>
            <w:tcW w:w="743" w:type="pct"/>
          </w:tcPr>
          <w:p w:rsidR="00900E2D" w:rsidRPr="00A5746B" w:rsidRDefault="00900E2D" w:rsidP="0006129B">
            <w:pPr>
              <w:pStyle w:val="affe"/>
              <w:jc w:val="center"/>
              <w:rPr>
                <w:rFonts w:ascii="Times New Roman" w:hAnsi="Times New Roman" w:cs="Times New Roman"/>
                <w:sz w:val="22"/>
                <w:szCs w:val="22"/>
              </w:rPr>
            </w:pPr>
            <w:r w:rsidRPr="00A5746B">
              <w:rPr>
                <w:rFonts w:ascii="Times New Roman" w:hAnsi="Times New Roman" w:cs="Times New Roman"/>
                <w:sz w:val="22"/>
                <w:szCs w:val="22"/>
              </w:rPr>
              <w:t>0,359</w:t>
            </w:r>
          </w:p>
        </w:tc>
        <w:tc>
          <w:tcPr>
            <w:tcW w:w="735" w:type="pct"/>
          </w:tcPr>
          <w:p w:rsidR="00900E2D" w:rsidRPr="00A5746B" w:rsidRDefault="00900E2D" w:rsidP="0006129B">
            <w:pPr>
              <w:pStyle w:val="affe"/>
              <w:jc w:val="center"/>
              <w:rPr>
                <w:rFonts w:ascii="Times New Roman" w:hAnsi="Times New Roman" w:cs="Times New Roman"/>
                <w:sz w:val="22"/>
                <w:szCs w:val="22"/>
              </w:rPr>
            </w:pPr>
            <w:r w:rsidRPr="00A5746B">
              <w:rPr>
                <w:rFonts w:ascii="Times New Roman" w:hAnsi="Times New Roman" w:cs="Times New Roman"/>
                <w:sz w:val="22"/>
                <w:szCs w:val="22"/>
              </w:rPr>
              <w:t>0,359</w:t>
            </w:r>
          </w:p>
        </w:tc>
        <w:tc>
          <w:tcPr>
            <w:tcW w:w="758" w:type="pct"/>
          </w:tcPr>
          <w:p w:rsidR="00900E2D" w:rsidRPr="00A5746B" w:rsidRDefault="00900E2D" w:rsidP="0006129B">
            <w:pPr>
              <w:pStyle w:val="affe"/>
              <w:jc w:val="center"/>
              <w:rPr>
                <w:rFonts w:ascii="Times New Roman" w:hAnsi="Times New Roman" w:cs="Times New Roman"/>
                <w:sz w:val="22"/>
                <w:szCs w:val="22"/>
              </w:rPr>
            </w:pPr>
            <w:r w:rsidRPr="00A5746B">
              <w:rPr>
                <w:rFonts w:ascii="Times New Roman" w:hAnsi="Times New Roman" w:cs="Times New Roman"/>
                <w:sz w:val="22"/>
                <w:szCs w:val="22"/>
              </w:rPr>
              <w:t>0,359</w:t>
            </w:r>
          </w:p>
        </w:tc>
        <w:tc>
          <w:tcPr>
            <w:tcW w:w="761" w:type="pct"/>
          </w:tcPr>
          <w:p w:rsidR="00900E2D" w:rsidRPr="00A5746B" w:rsidRDefault="00900E2D" w:rsidP="0006129B">
            <w:pPr>
              <w:pStyle w:val="affe"/>
              <w:jc w:val="center"/>
              <w:rPr>
                <w:rFonts w:ascii="Times New Roman" w:hAnsi="Times New Roman" w:cs="Times New Roman"/>
                <w:sz w:val="22"/>
                <w:szCs w:val="22"/>
              </w:rPr>
            </w:pPr>
            <w:r w:rsidRPr="00A5746B">
              <w:rPr>
                <w:rFonts w:ascii="Times New Roman" w:hAnsi="Times New Roman" w:cs="Times New Roman"/>
                <w:sz w:val="22"/>
                <w:szCs w:val="22"/>
              </w:rPr>
              <w:t>0,372</w:t>
            </w:r>
          </w:p>
        </w:tc>
      </w:tr>
      <w:tr w:rsidR="00900E2D" w:rsidRPr="00A5746B" w:rsidTr="00900E2D">
        <w:tc>
          <w:tcPr>
            <w:tcW w:w="345" w:type="pct"/>
          </w:tcPr>
          <w:p w:rsidR="00900E2D" w:rsidRPr="00A5746B" w:rsidRDefault="00900E2D" w:rsidP="0006129B">
            <w:pPr>
              <w:pStyle w:val="afff"/>
              <w:jc w:val="center"/>
              <w:rPr>
                <w:rFonts w:ascii="Times New Roman" w:hAnsi="Times New Roman" w:cs="Times New Roman"/>
                <w:sz w:val="22"/>
                <w:szCs w:val="22"/>
              </w:rPr>
            </w:pPr>
            <w:r w:rsidRPr="00A5746B">
              <w:rPr>
                <w:rFonts w:ascii="Times New Roman" w:hAnsi="Times New Roman" w:cs="Times New Roman"/>
                <w:sz w:val="22"/>
                <w:szCs w:val="22"/>
              </w:rPr>
              <w:t>7</w:t>
            </w:r>
          </w:p>
        </w:tc>
        <w:tc>
          <w:tcPr>
            <w:tcW w:w="1658" w:type="pct"/>
          </w:tcPr>
          <w:p w:rsidR="00900E2D" w:rsidRPr="00A5746B" w:rsidRDefault="00900E2D" w:rsidP="0006129B">
            <w:pPr>
              <w:pStyle w:val="afff"/>
              <w:jc w:val="center"/>
              <w:rPr>
                <w:rFonts w:ascii="Times New Roman" w:hAnsi="Times New Roman" w:cs="Times New Roman"/>
                <w:sz w:val="22"/>
                <w:szCs w:val="22"/>
              </w:rPr>
            </w:pPr>
            <w:r w:rsidRPr="00A5746B">
              <w:rPr>
                <w:rFonts w:ascii="Times New Roman" w:hAnsi="Times New Roman" w:cs="Times New Roman"/>
                <w:sz w:val="22"/>
                <w:szCs w:val="22"/>
              </w:rPr>
              <w:t>1000 и более</w:t>
            </w:r>
          </w:p>
        </w:tc>
        <w:tc>
          <w:tcPr>
            <w:tcW w:w="743" w:type="pct"/>
          </w:tcPr>
          <w:p w:rsidR="00900E2D" w:rsidRPr="00A5746B" w:rsidRDefault="00900E2D" w:rsidP="0006129B">
            <w:pPr>
              <w:pStyle w:val="affe"/>
              <w:jc w:val="center"/>
              <w:rPr>
                <w:rFonts w:ascii="Times New Roman" w:hAnsi="Times New Roman" w:cs="Times New Roman"/>
                <w:sz w:val="22"/>
                <w:szCs w:val="22"/>
              </w:rPr>
            </w:pPr>
            <w:r w:rsidRPr="00A5746B">
              <w:rPr>
                <w:rFonts w:ascii="Times New Roman" w:hAnsi="Times New Roman" w:cs="Times New Roman"/>
                <w:sz w:val="22"/>
                <w:szCs w:val="22"/>
              </w:rPr>
              <w:t>0,336</w:t>
            </w:r>
          </w:p>
        </w:tc>
        <w:tc>
          <w:tcPr>
            <w:tcW w:w="735" w:type="pct"/>
          </w:tcPr>
          <w:p w:rsidR="00900E2D" w:rsidRPr="00A5746B" w:rsidRDefault="00900E2D" w:rsidP="0006129B">
            <w:pPr>
              <w:pStyle w:val="affe"/>
              <w:jc w:val="center"/>
              <w:rPr>
                <w:rFonts w:ascii="Times New Roman" w:hAnsi="Times New Roman" w:cs="Times New Roman"/>
                <w:sz w:val="22"/>
                <w:szCs w:val="22"/>
              </w:rPr>
            </w:pPr>
            <w:r w:rsidRPr="00A5746B">
              <w:rPr>
                <w:rFonts w:ascii="Times New Roman" w:hAnsi="Times New Roman" w:cs="Times New Roman"/>
                <w:sz w:val="22"/>
                <w:szCs w:val="22"/>
              </w:rPr>
              <w:t>0,336</w:t>
            </w:r>
          </w:p>
        </w:tc>
        <w:tc>
          <w:tcPr>
            <w:tcW w:w="758" w:type="pct"/>
          </w:tcPr>
          <w:p w:rsidR="00900E2D" w:rsidRPr="00A5746B" w:rsidRDefault="00900E2D" w:rsidP="0006129B">
            <w:pPr>
              <w:pStyle w:val="affe"/>
              <w:jc w:val="center"/>
              <w:rPr>
                <w:rFonts w:ascii="Times New Roman" w:hAnsi="Times New Roman" w:cs="Times New Roman"/>
                <w:sz w:val="22"/>
                <w:szCs w:val="22"/>
              </w:rPr>
            </w:pPr>
            <w:r w:rsidRPr="00A5746B">
              <w:rPr>
                <w:rFonts w:ascii="Times New Roman" w:hAnsi="Times New Roman" w:cs="Times New Roman"/>
                <w:sz w:val="22"/>
                <w:szCs w:val="22"/>
              </w:rPr>
              <w:t>0,336</w:t>
            </w:r>
          </w:p>
        </w:tc>
        <w:tc>
          <w:tcPr>
            <w:tcW w:w="761" w:type="pct"/>
          </w:tcPr>
          <w:p w:rsidR="00900E2D" w:rsidRPr="00A5746B" w:rsidRDefault="00900E2D" w:rsidP="0006129B">
            <w:pPr>
              <w:pStyle w:val="affe"/>
              <w:jc w:val="center"/>
              <w:rPr>
                <w:rFonts w:ascii="Times New Roman" w:hAnsi="Times New Roman" w:cs="Times New Roman"/>
                <w:sz w:val="22"/>
                <w:szCs w:val="22"/>
              </w:rPr>
            </w:pPr>
            <w:r w:rsidRPr="00A5746B">
              <w:rPr>
                <w:rFonts w:ascii="Times New Roman" w:hAnsi="Times New Roman" w:cs="Times New Roman"/>
                <w:sz w:val="22"/>
                <w:szCs w:val="22"/>
              </w:rPr>
              <w:t>0,336</w:t>
            </w:r>
          </w:p>
        </w:tc>
      </w:tr>
    </w:tbl>
    <w:p w:rsidR="0061014C" w:rsidRPr="00A5746B" w:rsidRDefault="0061014C" w:rsidP="0006129B">
      <w:pPr>
        <w:tabs>
          <w:tab w:val="left" w:pos="0"/>
        </w:tabs>
        <w:ind w:firstLine="709"/>
        <w:rPr>
          <w:rFonts w:eastAsia="Times New Roman"/>
          <w:szCs w:val="24"/>
          <w:lang w:eastAsia="ru-RU"/>
        </w:rPr>
      </w:pPr>
    </w:p>
    <w:p w:rsidR="00E04075" w:rsidRPr="00A5746B" w:rsidRDefault="00E04075" w:rsidP="0006129B">
      <w:pPr>
        <w:pStyle w:val="aff9"/>
        <w:spacing w:line="240" w:lineRule="auto"/>
        <w:rPr>
          <w:rFonts w:eastAsia="Times New Roman"/>
          <w:szCs w:val="24"/>
          <w:lang w:eastAsia="ru-RU"/>
        </w:rPr>
      </w:pPr>
      <w:r w:rsidRPr="00A5746B">
        <w:t xml:space="preserve">Таблица </w:t>
      </w:r>
      <w:r w:rsidR="008A3CE6" w:rsidRPr="00A5746B">
        <w:fldChar w:fldCharType="begin"/>
      </w:r>
      <w:r w:rsidR="006972A4" w:rsidRPr="00A5746B">
        <w:instrText xml:space="preserve"> SEQ Таблица \* ARABIC </w:instrText>
      </w:r>
      <w:r w:rsidR="008A3CE6" w:rsidRPr="00A5746B">
        <w:fldChar w:fldCharType="separate"/>
      </w:r>
      <w:r w:rsidR="00A5746B" w:rsidRPr="00A5746B">
        <w:rPr>
          <w:noProof/>
        </w:rPr>
        <w:t>45</w:t>
      </w:r>
      <w:r w:rsidR="008A3CE6" w:rsidRPr="00A5746B">
        <w:rPr>
          <w:noProof/>
        </w:rPr>
        <w:fldChar w:fldCharType="end"/>
      </w:r>
      <w:r w:rsidRPr="00A5746B">
        <w:t xml:space="preserve"> - </w:t>
      </w:r>
      <w:r w:rsidRPr="00A5746B">
        <w:rPr>
          <w:rFonts w:eastAsia="Times New Roman"/>
          <w:szCs w:val="24"/>
          <w:lang w:eastAsia="ru-RU"/>
        </w:rPr>
        <w:t>Нормируемая (базовая) удельная характеристика расхода тепловой энергии на отопл</w:t>
      </w:r>
      <w:r w:rsidRPr="00A5746B">
        <w:rPr>
          <w:rFonts w:eastAsia="Times New Roman"/>
          <w:szCs w:val="24"/>
          <w:lang w:eastAsia="ru-RU"/>
        </w:rPr>
        <w:t>е</w:t>
      </w:r>
      <w:r w:rsidRPr="00A5746B">
        <w:rPr>
          <w:rFonts w:eastAsia="Times New Roman"/>
          <w:szCs w:val="24"/>
          <w:lang w:eastAsia="ru-RU"/>
        </w:rPr>
        <w:t>ние и вентиляцию общественных зданий, Вт/(м3·°С·сут)</w:t>
      </w:r>
    </w:p>
    <w:tbl>
      <w:tblPr>
        <w:tblW w:w="5000" w:type="pct"/>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680"/>
        <w:gridCol w:w="2985"/>
        <w:gridCol w:w="766"/>
        <w:gridCol w:w="815"/>
        <w:gridCol w:w="813"/>
        <w:gridCol w:w="815"/>
        <w:gridCol w:w="799"/>
        <w:gridCol w:w="813"/>
        <w:gridCol w:w="746"/>
        <w:gridCol w:w="906"/>
      </w:tblGrid>
      <w:tr w:rsidR="00873E8F" w:rsidRPr="00A5746B" w:rsidTr="00C67D8F">
        <w:trPr>
          <w:cantSplit/>
          <w:tblHeader/>
        </w:trPr>
        <w:tc>
          <w:tcPr>
            <w:tcW w:w="335" w:type="pct"/>
            <w:vMerge w:val="restart"/>
            <w:tcBorders>
              <w:top w:val="single" w:sz="4" w:space="0" w:color="auto"/>
              <w:right w:val="single" w:sz="4" w:space="0" w:color="auto"/>
            </w:tcBorders>
          </w:tcPr>
          <w:p w:rsidR="00900E2D" w:rsidRPr="00A5746B" w:rsidRDefault="00900E2D" w:rsidP="0006129B">
            <w:pPr>
              <w:pStyle w:val="affe"/>
              <w:jc w:val="center"/>
              <w:rPr>
                <w:rFonts w:ascii="Times New Roman" w:hAnsi="Times New Roman" w:cs="Times New Roman"/>
                <w:sz w:val="22"/>
                <w:szCs w:val="22"/>
              </w:rPr>
            </w:pPr>
            <w:r w:rsidRPr="00A5746B">
              <w:rPr>
                <w:rFonts w:ascii="Times New Roman" w:hAnsi="Times New Roman" w:cs="Times New Roman"/>
                <w:sz w:val="22"/>
                <w:szCs w:val="22"/>
              </w:rPr>
              <w:t>№ п/п</w:t>
            </w:r>
          </w:p>
        </w:tc>
        <w:tc>
          <w:tcPr>
            <w:tcW w:w="1472" w:type="pct"/>
            <w:vMerge w:val="restart"/>
            <w:tcBorders>
              <w:top w:val="single" w:sz="4" w:space="0" w:color="auto"/>
              <w:bottom w:val="nil"/>
              <w:right w:val="single" w:sz="4" w:space="0" w:color="auto"/>
            </w:tcBorders>
            <w:vAlign w:val="center"/>
          </w:tcPr>
          <w:p w:rsidR="00900E2D" w:rsidRPr="00A5746B" w:rsidRDefault="00900E2D" w:rsidP="0006129B">
            <w:pPr>
              <w:pStyle w:val="affe"/>
              <w:jc w:val="center"/>
              <w:rPr>
                <w:rFonts w:ascii="Times New Roman" w:hAnsi="Times New Roman" w:cs="Times New Roman"/>
                <w:sz w:val="22"/>
                <w:szCs w:val="22"/>
              </w:rPr>
            </w:pPr>
            <w:r w:rsidRPr="00A5746B">
              <w:rPr>
                <w:rFonts w:ascii="Times New Roman" w:hAnsi="Times New Roman" w:cs="Times New Roman"/>
                <w:sz w:val="22"/>
                <w:szCs w:val="22"/>
              </w:rPr>
              <w:t>Тип здания</w:t>
            </w:r>
          </w:p>
        </w:tc>
        <w:tc>
          <w:tcPr>
            <w:tcW w:w="3193" w:type="pct"/>
            <w:gridSpan w:val="8"/>
            <w:tcBorders>
              <w:top w:val="single" w:sz="4" w:space="0" w:color="auto"/>
              <w:left w:val="single" w:sz="4" w:space="0" w:color="auto"/>
              <w:bottom w:val="single" w:sz="4" w:space="0" w:color="auto"/>
            </w:tcBorders>
            <w:vAlign w:val="center"/>
          </w:tcPr>
          <w:p w:rsidR="00900E2D" w:rsidRPr="00A5746B" w:rsidRDefault="00900E2D" w:rsidP="0006129B">
            <w:pPr>
              <w:pStyle w:val="affe"/>
              <w:jc w:val="center"/>
              <w:rPr>
                <w:rFonts w:ascii="Times New Roman" w:hAnsi="Times New Roman" w:cs="Times New Roman"/>
                <w:sz w:val="22"/>
                <w:szCs w:val="22"/>
              </w:rPr>
            </w:pPr>
            <w:r w:rsidRPr="00A5746B">
              <w:rPr>
                <w:rFonts w:ascii="Times New Roman" w:hAnsi="Times New Roman" w:cs="Times New Roman"/>
                <w:sz w:val="22"/>
                <w:szCs w:val="22"/>
              </w:rPr>
              <w:t>Этажность здания</w:t>
            </w:r>
          </w:p>
        </w:tc>
      </w:tr>
      <w:tr w:rsidR="00873E8F" w:rsidRPr="00A5746B" w:rsidTr="00C67D8F">
        <w:trPr>
          <w:cantSplit/>
          <w:tblHeader/>
        </w:trPr>
        <w:tc>
          <w:tcPr>
            <w:tcW w:w="335" w:type="pct"/>
            <w:vMerge/>
            <w:tcBorders>
              <w:bottom w:val="single" w:sz="4" w:space="0" w:color="auto"/>
              <w:right w:val="single" w:sz="4" w:space="0" w:color="auto"/>
            </w:tcBorders>
          </w:tcPr>
          <w:p w:rsidR="00900E2D" w:rsidRPr="00A5746B" w:rsidRDefault="00900E2D" w:rsidP="0006129B">
            <w:pPr>
              <w:pStyle w:val="affe"/>
              <w:jc w:val="center"/>
              <w:rPr>
                <w:rFonts w:ascii="Times New Roman" w:hAnsi="Times New Roman" w:cs="Times New Roman"/>
                <w:sz w:val="22"/>
                <w:szCs w:val="22"/>
              </w:rPr>
            </w:pPr>
          </w:p>
        </w:tc>
        <w:tc>
          <w:tcPr>
            <w:tcW w:w="1472" w:type="pct"/>
            <w:vMerge/>
            <w:tcBorders>
              <w:top w:val="nil"/>
              <w:bottom w:val="single" w:sz="4" w:space="0" w:color="auto"/>
              <w:right w:val="single" w:sz="4" w:space="0" w:color="auto"/>
            </w:tcBorders>
            <w:vAlign w:val="center"/>
          </w:tcPr>
          <w:p w:rsidR="00900E2D" w:rsidRPr="00A5746B" w:rsidRDefault="00900E2D" w:rsidP="0006129B">
            <w:pPr>
              <w:pStyle w:val="affe"/>
              <w:jc w:val="center"/>
              <w:rPr>
                <w:rFonts w:ascii="Times New Roman" w:hAnsi="Times New Roman" w:cs="Times New Roman"/>
                <w:sz w:val="22"/>
                <w:szCs w:val="22"/>
              </w:rPr>
            </w:pPr>
          </w:p>
        </w:tc>
        <w:tc>
          <w:tcPr>
            <w:tcW w:w="378" w:type="pct"/>
            <w:tcBorders>
              <w:top w:val="single" w:sz="4" w:space="0" w:color="auto"/>
              <w:left w:val="single" w:sz="4" w:space="0" w:color="auto"/>
              <w:bottom w:val="single" w:sz="4" w:space="0" w:color="auto"/>
              <w:right w:val="single" w:sz="4" w:space="0" w:color="auto"/>
            </w:tcBorders>
            <w:vAlign w:val="center"/>
          </w:tcPr>
          <w:p w:rsidR="00900E2D" w:rsidRPr="00A5746B" w:rsidRDefault="00900E2D" w:rsidP="0006129B">
            <w:pPr>
              <w:pStyle w:val="affe"/>
              <w:jc w:val="center"/>
              <w:rPr>
                <w:rFonts w:ascii="Times New Roman" w:hAnsi="Times New Roman" w:cs="Times New Roman"/>
                <w:sz w:val="22"/>
                <w:szCs w:val="22"/>
              </w:rPr>
            </w:pPr>
            <w:r w:rsidRPr="00A5746B">
              <w:rPr>
                <w:rFonts w:ascii="Times New Roman" w:hAnsi="Times New Roman" w:cs="Times New Roman"/>
                <w:sz w:val="22"/>
                <w:szCs w:val="22"/>
              </w:rPr>
              <w:t>1</w:t>
            </w:r>
          </w:p>
        </w:tc>
        <w:tc>
          <w:tcPr>
            <w:tcW w:w="402" w:type="pct"/>
            <w:tcBorders>
              <w:top w:val="single" w:sz="4" w:space="0" w:color="auto"/>
              <w:left w:val="single" w:sz="4" w:space="0" w:color="auto"/>
              <w:bottom w:val="single" w:sz="4" w:space="0" w:color="auto"/>
              <w:right w:val="single" w:sz="4" w:space="0" w:color="auto"/>
            </w:tcBorders>
            <w:vAlign w:val="center"/>
          </w:tcPr>
          <w:p w:rsidR="00900E2D" w:rsidRPr="00A5746B" w:rsidRDefault="00900E2D" w:rsidP="0006129B">
            <w:pPr>
              <w:pStyle w:val="affe"/>
              <w:jc w:val="center"/>
              <w:rPr>
                <w:rFonts w:ascii="Times New Roman" w:hAnsi="Times New Roman" w:cs="Times New Roman"/>
                <w:sz w:val="22"/>
                <w:szCs w:val="22"/>
              </w:rPr>
            </w:pPr>
            <w:r w:rsidRPr="00A5746B">
              <w:rPr>
                <w:rFonts w:ascii="Times New Roman" w:hAnsi="Times New Roman" w:cs="Times New Roman"/>
                <w:sz w:val="22"/>
                <w:szCs w:val="22"/>
              </w:rPr>
              <w:t>2</w:t>
            </w:r>
          </w:p>
        </w:tc>
        <w:tc>
          <w:tcPr>
            <w:tcW w:w="401" w:type="pct"/>
            <w:tcBorders>
              <w:top w:val="single" w:sz="4" w:space="0" w:color="auto"/>
              <w:left w:val="single" w:sz="4" w:space="0" w:color="auto"/>
              <w:bottom w:val="single" w:sz="4" w:space="0" w:color="auto"/>
              <w:right w:val="single" w:sz="4" w:space="0" w:color="auto"/>
            </w:tcBorders>
            <w:vAlign w:val="center"/>
          </w:tcPr>
          <w:p w:rsidR="00900E2D" w:rsidRPr="00A5746B" w:rsidRDefault="00900E2D" w:rsidP="0006129B">
            <w:pPr>
              <w:pStyle w:val="affe"/>
              <w:jc w:val="center"/>
              <w:rPr>
                <w:rFonts w:ascii="Times New Roman" w:hAnsi="Times New Roman" w:cs="Times New Roman"/>
                <w:sz w:val="22"/>
                <w:szCs w:val="22"/>
              </w:rPr>
            </w:pPr>
            <w:r w:rsidRPr="00A5746B">
              <w:rPr>
                <w:rFonts w:ascii="Times New Roman" w:hAnsi="Times New Roman" w:cs="Times New Roman"/>
                <w:sz w:val="22"/>
                <w:szCs w:val="22"/>
              </w:rPr>
              <w:t>3</w:t>
            </w:r>
          </w:p>
        </w:tc>
        <w:tc>
          <w:tcPr>
            <w:tcW w:w="402" w:type="pct"/>
            <w:tcBorders>
              <w:top w:val="single" w:sz="4" w:space="0" w:color="auto"/>
              <w:left w:val="single" w:sz="4" w:space="0" w:color="auto"/>
              <w:bottom w:val="single" w:sz="4" w:space="0" w:color="auto"/>
              <w:right w:val="single" w:sz="4" w:space="0" w:color="auto"/>
            </w:tcBorders>
            <w:vAlign w:val="center"/>
          </w:tcPr>
          <w:p w:rsidR="00900E2D" w:rsidRPr="00A5746B" w:rsidRDefault="00900E2D" w:rsidP="0006129B">
            <w:pPr>
              <w:pStyle w:val="affe"/>
              <w:jc w:val="center"/>
              <w:rPr>
                <w:rFonts w:ascii="Times New Roman" w:hAnsi="Times New Roman" w:cs="Times New Roman"/>
                <w:sz w:val="22"/>
                <w:szCs w:val="22"/>
              </w:rPr>
            </w:pPr>
            <w:r w:rsidRPr="00A5746B">
              <w:rPr>
                <w:rFonts w:ascii="Times New Roman" w:hAnsi="Times New Roman" w:cs="Times New Roman"/>
                <w:sz w:val="22"/>
                <w:szCs w:val="22"/>
              </w:rPr>
              <w:t>4, 5</w:t>
            </w:r>
          </w:p>
        </w:tc>
        <w:tc>
          <w:tcPr>
            <w:tcW w:w="394" w:type="pct"/>
            <w:tcBorders>
              <w:top w:val="single" w:sz="4" w:space="0" w:color="auto"/>
              <w:left w:val="single" w:sz="4" w:space="0" w:color="auto"/>
              <w:bottom w:val="single" w:sz="4" w:space="0" w:color="auto"/>
              <w:right w:val="single" w:sz="4" w:space="0" w:color="auto"/>
            </w:tcBorders>
            <w:vAlign w:val="center"/>
          </w:tcPr>
          <w:p w:rsidR="00900E2D" w:rsidRPr="00A5746B" w:rsidRDefault="00900E2D" w:rsidP="0006129B">
            <w:pPr>
              <w:pStyle w:val="affe"/>
              <w:jc w:val="center"/>
              <w:rPr>
                <w:rFonts w:ascii="Times New Roman" w:hAnsi="Times New Roman" w:cs="Times New Roman"/>
                <w:sz w:val="22"/>
                <w:szCs w:val="22"/>
              </w:rPr>
            </w:pPr>
            <w:r w:rsidRPr="00A5746B">
              <w:rPr>
                <w:rFonts w:ascii="Times New Roman" w:hAnsi="Times New Roman" w:cs="Times New Roman"/>
                <w:sz w:val="22"/>
                <w:szCs w:val="22"/>
              </w:rPr>
              <w:t>6, 7</w:t>
            </w:r>
          </w:p>
        </w:tc>
        <w:tc>
          <w:tcPr>
            <w:tcW w:w="401" w:type="pct"/>
            <w:tcBorders>
              <w:top w:val="single" w:sz="4" w:space="0" w:color="auto"/>
              <w:left w:val="single" w:sz="4" w:space="0" w:color="auto"/>
              <w:bottom w:val="single" w:sz="4" w:space="0" w:color="auto"/>
              <w:right w:val="single" w:sz="4" w:space="0" w:color="auto"/>
            </w:tcBorders>
            <w:vAlign w:val="center"/>
          </w:tcPr>
          <w:p w:rsidR="00900E2D" w:rsidRPr="00A5746B" w:rsidRDefault="00900E2D" w:rsidP="0006129B">
            <w:pPr>
              <w:pStyle w:val="affe"/>
              <w:jc w:val="center"/>
              <w:rPr>
                <w:rFonts w:ascii="Times New Roman" w:hAnsi="Times New Roman" w:cs="Times New Roman"/>
                <w:sz w:val="22"/>
                <w:szCs w:val="22"/>
              </w:rPr>
            </w:pPr>
            <w:r w:rsidRPr="00A5746B">
              <w:rPr>
                <w:rFonts w:ascii="Times New Roman" w:hAnsi="Times New Roman" w:cs="Times New Roman"/>
                <w:sz w:val="22"/>
                <w:szCs w:val="22"/>
              </w:rPr>
              <w:t>8, 9</w:t>
            </w:r>
          </w:p>
        </w:tc>
        <w:tc>
          <w:tcPr>
            <w:tcW w:w="368" w:type="pct"/>
            <w:tcBorders>
              <w:top w:val="single" w:sz="4" w:space="0" w:color="auto"/>
              <w:left w:val="single" w:sz="4" w:space="0" w:color="auto"/>
              <w:bottom w:val="single" w:sz="4" w:space="0" w:color="auto"/>
              <w:right w:val="single" w:sz="4" w:space="0" w:color="auto"/>
            </w:tcBorders>
            <w:vAlign w:val="center"/>
          </w:tcPr>
          <w:p w:rsidR="00900E2D" w:rsidRPr="00A5746B" w:rsidRDefault="00900E2D" w:rsidP="0006129B">
            <w:pPr>
              <w:pStyle w:val="affe"/>
              <w:jc w:val="center"/>
              <w:rPr>
                <w:rFonts w:ascii="Times New Roman" w:hAnsi="Times New Roman" w:cs="Times New Roman"/>
                <w:sz w:val="22"/>
                <w:szCs w:val="22"/>
              </w:rPr>
            </w:pPr>
            <w:r w:rsidRPr="00A5746B">
              <w:rPr>
                <w:rFonts w:ascii="Times New Roman" w:hAnsi="Times New Roman" w:cs="Times New Roman"/>
                <w:sz w:val="22"/>
                <w:szCs w:val="22"/>
              </w:rPr>
              <w:t>10, 11</w:t>
            </w:r>
          </w:p>
        </w:tc>
        <w:tc>
          <w:tcPr>
            <w:tcW w:w="448" w:type="pct"/>
            <w:tcBorders>
              <w:top w:val="single" w:sz="4" w:space="0" w:color="auto"/>
              <w:left w:val="single" w:sz="4" w:space="0" w:color="auto"/>
              <w:bottom w:val="single" w:sz="4" w:space="0" w:color="auto"/>
            </w:tcBorders>
            <w:vAlign w:val="center"/>
          </w:tcPr>
          <w:p w:rsidR="00900E2D" w:rsidRPr="00A5746B" w:rsidRDefault="00900E2D" w:rsidP="0006129B">
            <w:pPr>
              <w:pStyle w:val="affe"/>
              <w:jc w:val="center"/>
              <w:rPr>
                <w:rFonts w:ascii="Times New Roman" w:hAnsi="Times New Roman" w:cs="Times New Roman"/>
                <w:sz w:val="22"/>
                <w:szCs w:val="22"/>
              </w:rPr>
            </w:pPr>
            <w:r w:rsidRPr="00A5746B">
              <w:rPr>
                <w:rFonts w:ascii="Times New Roman" w:hAnsi="Times New Roman" w:cs="Times New Roman"/>
                <w:sz w:val="22"/>
                <w:szCs w:val="22"/>
              </w:rPr>
              <w:t>12 и выше</w:t>
            </w:r>
          </w:p>
        </w:tc>
      </w:tr>
      <w:tr w:rsidR="00873E8F" w:rsidRPr="00A5746B" w:rsidTr="00C67D8F">
        <w:trPr>
          <w:cantSplit/>
        </w:trPr>
        <w:tc>
          <w:tcPr>
            <w:tcW w:w="335" w:type="pct"/>
            <w:tcBorders>
              <w:top w:val="single" w:sz="4" w:space="0" w:color="auto"/>
              <w:bottom w:val="single" w:sz="4" w:space="0" w:color="auto"/>
              <w:right w:val="single" w:sz="4" w:space="0" w:color="auto"/>
            </w:tcBorders>
            <w:vAlign w:val="center"/>
          </w:tcPr>
          <w:p w:rsidR="00900E2D" w:rsidRPr="00A5746B" w:rsidRDefault="00900E2D" w:rsidP="0006129B">
            <w:pPr>
              <w:pStyle w:val="afff"/>
              <w:jc w:val="center"/>
              <w:rPr>
                <w:rFonts w:ascii="Times New Roman" w:hAnsi="Times New Roman" w:cs="Times New Roman"/>
                <w:sz w:val="22"/>
                <w:szCs w:val="22"/>
              </w:rPr>
            </w:pPr>
            <w:r w:rsidRPr="00A5746B">
              <w:rPr>
                <w:rFonts w:ascii="Times New Roman" w:hAnsi="Times New Roman" w:cs="Times New Roman"/>
                <w:sz w:val="22"/>
                <w:szCs w:val="22"/>
              </w:rPr>
              <w:t>1</w:t>
            </w:r>
          </w:p>
        </w:tc>
        <w:tc>
          <w:tcPr>
            <w:tcW w:w="1472" w:type="pct"/>
            <w:tcBorders>
              <w:top w:val="single" w:sz="4" w:space="0" w:color="auto"/>
              <w:bottom w:val="single" w:sz="4" w:space="0" w:color="auto"/>
              <w:right w:val="single" w:sz="4" w:space="0" w:color="auto"/>
            </w:tcBorders>
            <w:vAlign w:val="center"/>
          </w:tcPr>
          <w:p w:rsidR="00900E2D" w:rsidRPr="00A5746B" w:rsidRDefault="00900E2D" w:rsidP="0006129B">
            <w:pPr>
              <w:pStyle w:val="afff"/>
              <w:jc w:val="center"/>
              <w:rPr>
                <w:rFonts w:ascii="Times New Roman" w:hAnsi="Times New Roman" w:cs="Times New Roman"/>
                <w:sz w:val="22"/>
                <w:szCs w:val="22"/>
              </w:rPr>
            </w:pPr>
            <w:r w:rsidRPr="00A5746B">
              <w:rPr>
                <w:rFonts w:ascii="Times New Roman" w:hAnsi="Times New Roman" w:cs="Times New Roman"/>
                <w:sz w:val="22"/>
                <w:szCs w:val="22"/>
              </w:rPr>
              <w:t>Жилые многоквартирные, гостиницы, общежития</w:t>
            </w:r>
          </w:p>
        </w:tc>
        <w:tc>
          <w:tcPr>
            <w:tcW w:w="378" w:type="pct"/>
            <w:tcBorders>
              <w:top w:val="single" w:sz="4" w:space="0" w:color="auto"/>
              <w:left w:val="single" w:sz="4" w:space="0" w:color="auto"/>
              <w:bottom w:val="single" w:sz="4" w:space="0" w:color="auto"/>
              <w:right w:val="single" w:sz="4" w:space="0" w:color="auto"/>
            </w:tcBorders>
            <w:vAlign w:val="center"/>
          </w:tcPr>
          <w:p w:rsidR="00900E2D" w:rsidRPr="00A5746B" w:rsidRDefault="00900E2D" w:rsidP="0006129B">
            <w:pPr>
              <w:pStyle w:val="affe"/>
              <w:jc w:val="center"/>
              <w:rPr>
                <w:rFonts w:ascii="Times New Roman" w:hAnsi="Times New Roman" w:cs="Times New Roman"/>
                <w:sz w:val="22"/>
                <w:szCs w:val="22"/>
              </w:rPr>
            </w:pPr>
            <w:r w:rsidRPr="00A5746B">
              <w:rPr>
                <w:rFonts w:ascii="Times New Roman" w:hAnsi="Times New Roman" w:cs="Times New Roman"/>
                <w:sz w:val="22"/>
                <w:szCs w:val="22"/>
              </w:rPr>
              <w:t>0,455</w:t>
            </w:r>
          </w:p>
        </w:tc>
        <w:tc>
          <w:tcPr>
            <w:tcW w:w="402" w:type="pct"/>
            <w:tcBorders>
              <w:top w:val="single" w:sz="4" w:space="0" w:color="auto"/>
              <w:left w:val="single" w:sz="4" w:space="0" w:color="auto"/>
              <w:bottom w:val="single" w:sz="4" w:space="0" w:color="auto"/>
              <w:right w:val="single" w:sz="4" w:space="0" w:color="auto"/>
            </w:tcBorders>
            <w:vAlign w:val="center"/>
          </w:tcPr>
          <w:p w:rsidR="00900E2D" w:rsidRPr="00A5746B" w:rsidRDefault="00900E2D" w:rsidP="0006129B">
            <w:pPr>
              <w:pStyle w:val="affe"/>
              <w:jc w:val="center"/>
              <w:rPr>
                <w:rFonts w:ascii="Times New Roman" w:hAnsi="Times New Roman" w:cs="Times New Roman"/>
                <w:sz w:val="22"/>
                <w:szCs w:val="22"/>
              </w:rPr>
            </w:pPr>
            <w:r w:rsidRPr="00A5746B">
              <w:rPr>
                <w:rFonts w:ascii="Times New Roman" w:hAnsi="Times New Roman" w:cs="Times New Roman"/>
                <w:sz w:val="22"/>
                <w:szCs w:val="22"/>
              </w:rPr>
              <w:t>0,414</w:t>
            </w:r>
          </w:p>
        </w:tc>
        <w:tc>
          <w:tcPr>
            <w:tcW w:w="401" w:type="pct"/>
            <w:tcBorders>
              <w:top w:val="single" w:sz="4" w:space="0" w:color="auto"/>
              <w:left w:val="single" w:sz="4" w:space="0" w:color="auto"/>
              <w:bottom w:val="single" w:sz="4" w:space="0" w:color="auto"/>
              <w:right w:val="single" w:sz="4" w:space="0" w:color="auto"/>
            </w:tcBorders>
            <w:vAlign w:val="center"/>
          </w:tcPr>
          <w:p w:rsidR="00900E2D" w:rsidRPr="00A5746B" w:rsidRDefault="00900E2D" w:rsidP="0006129B">
            <w:pPr>
              <w:pStyle w:val="affe"/>
              <w:jc w:val="center"/>
              <w:rPr>
                <w:rFonts w:ascii="Times New Roman" w:hAnsi="Times New Roman" w:cs="Times New Roman"/>
                <w:sz w:val="22"/>
                <w:szCs w:val="22"/>
              </w:rPr>
            </w:pPr>
            <w:r w:rsidRPr="00A5746B">
              <w:rPr>
                <w:rFonts w:ascii="Times New Roman" w:hAnsi="Times New Roman" w:cs="Times New Roman"/>
                <w:sz w:val="22"/>
                <w:szCs w:val="22"/>
              </w:rPr>
              <w:t>0,372</w:t>
            </w:r>
          </w:p>
        </w:tc>
        <w:tc>
          <w:tcPr>
            <w:tcW w:w="402" w:type="pct"/>
            <w:tcBorders>
              <w:top w:val="single" w:sz="4" w:space="0" w:color="auto"/>
              <w:left w:val="single" w:sz="4" w:space="0" w:color="auto"/>
              <w:bottom w:val="single" w:sz="4" w:space="0" w:color="auto"/>
              <w:right w:val="single" w:sz="4" w:space="0" w:color="auto"/>
            </w:tcBorders>
            <w:vAlign w:val="center"/>
          </w:tcPr>
          <w:p w:rsidR="00900E2D" w:rsidRPr="00A5746B" w:rsidRDefault="00900E2D" w:rsidP="0006129B">
            <w:pPr>
              <w:pStyle w:val="affe"/>
              <w:jc w:val="center"/>
              <w:rPr>
                <w:rFonts w:ascii="Times New Roman" w:hAnsi="Times New Roman" w:cs="Times New Roman"/>
                <w:sz w:val="22"/>
                <w:szCs w:val="22"/>
              </w:rPr>
            </w:pPr>
            <w:r w:rsidRPr="00A5746B">
              <w:rPr>
                <w:rFonts w:ascii="Times New Roman" w:hAnsi="Times New Roman" w:cs="Times New Roman"/>
                <w:sz w:val="22"/>
                <w:szCs w:val="22"/>
              </w:rPr>
              <w:t>0,359</w:t>
            </w:r>
          </w:p>
        </w:tc>
        <w:tc>
          <w:tcPr>
            <w:tcW w:w="394" w:type="pct"/>
            <w:tcBorders>
              <w:top w:val="single" w:sz="4" w:space="0" w:color="auto"/>
              <w:left w:val="single" w:sz="4" w:space="0" w:color="auto"/>
              <w:bottom w:val="single" w:sz="4" w:space="0" w:color="auto"/>
              <w:right w:val="single" w:sz="4" w:space="0" w:color="auto"/>
            </w:tcBorders>
            <w:vAlign w:val="center"/>
          </w:tcPr>
          <w:p w:rsidR="00900E2D" w:rsidRPr="00A5746B" w:rsidRDefault="00900E2D" w:rsidP="0006129B">
            <w:pPr>
              <w:pStyle w:val="affe"/>
              <w:jc w:val="center"/>
              <w:rPr>
                <w:rFonts w:ascii="Times New Roman" w:hAnsi="Times New Roman" w:cs="Times New Roman"/>
                <w:sz w:val="22"/>
                <w:szCs w:val="22"/>
              </w:rPr>
            </w:pPr>
            <w:r w:rsidRPr="00A5746B">
              <w:rPr>
                <w:rFonts w:ascii="Times New Roman" w:hAnsi="Times New Roman" w:cs="Times New Roman"/>
                <w:sz w:val="22"/>
                <w:szCs w:val="22"/>
              </w:rPr>
              <w:t>0,336</w:t>
            </w:r>
          </w:p>
        </w:tc>
        <w:tc>
          <w:tcPr>
            <w:tcW w:w="401" w:type="pct"/>
            <w:tcBorders>
              <w:top w:val="single" w:sz="4" w:space="0" w:color="auto"/>
              <w:left w:val="single" w:sz="4" w:space="0" w:color="auto"/>
              <w:bottom w:val="single" w:sz="4" w:space="0" w:color="auto"/>
              <w:right w:val="single" w:sz="4" w:space="0" w:color="auto"/>
            </w:tcBorders>
            <w:vAlign w:val="center"/>
          </w:tcPr>
          <w:p w:rsidR="00900E2D" w:rsidRPr="00A5746B" w:rsidRDefault="00900E2D" w:rsidP="0006129B">
            <w:pPr>
              <w:pStyle w:val="affe"/>
              <w:jc w:val="center"/>
              <w:rPr>
                <w:rFonts w:ascii="Times New Roman" w:hAnsi="Times New Roman" w:cs="Times New Roman"/>
                <w:sz w:val="22"/>
                <w:szCs w:val="22"/>
              </w:rPr>
            </w:pPr>
            <w:r w:rsidRPr="00A5746B">
              <w:rPr>
                <w:rFonts w:ascii="Times New Roman" w:hAnsi="Times New Roman" w:cs="Times New Roman"/>
                <w:sz w:val="22"/>
                <w:szCs w:val="22"/>
              </w:rPr>
              <w:t>0,319</w:t>
            </w:r>
          </w:p>
        </w:tc>
        <w:tc>
          <w:tcPr>
            <w:tcW w:w="368" w:type="pct"/>
            <w:tcBorders>
              <w:top w:val="single" w:sz="4" w:space="0" w:color="auto"/>
              <w:left w:val="single" w:sz="4" w:space="0" w:color="auto"/>
              <w:bottom w:val="single" w:sz="4" w:space="0" w:color="auto"/>
              <w:right w:val="single" w:sz="4" w:space="0" w:color="auto"/>
            </w:tcBorders>
            <w:vAlign w:val="center"/>
          </w:tcPr>
          <w:p w:rsidR="00900E2D" w:rsidRPr="00A5746B" w:rsidRDefault="00900E2D" w:rsidP="0006129B">
            <w:pPr>
              <w:pStyle w:val="affe"/>
              <w:jc w:val="center"/>
              <w:rPr>
                <w:rFonts w:ascii="Times New Roman" w:hAnsi="Times New Roman" w:cs="Times New Roman"/>
                <w:sz w:val="22"/>
                <w:szCs w:val="22"/>
              </w:rPr>
            </w:pPr>
            <w:r w:rsidRPr="00A5746B">
              <w:rPr>
                <w:rFonts w:ascii="Times New Roman" w:hAnsi="Times New Roman" w:cs="Times New Roman"/>
                <w:sz w:val="22"/>
                <w:szCs w:val="22"/>
              </w:rPr>
              <w:t>0,301</w:t>
            </w:r>
          </w:p>
        </w:tc>
        <w:tc>
          <w:tcPr>
            <w:tcW w:w="448" w:type="pct"/>
            <w:tcBorders>
              <w:top w:val="single" w:sz="4" w:space="0" w:color="auto"/>
              <w:left w:val="single" w:sz="4" w:space="0" w:color="auto"/>
              <w:bottom w:val="single" w:sz="4" w:space="0" w:color="auto"/>
            </w:tcBorders>
            <w:vAlign w:val="center"/>
          </w:tcPr>
          <w:p w:rsidR="00900E2D" w:rsidRPr="00A5746B" w:rsidRDefault="00900E2D" w:rsidP="0006129B">
            <w:pPr>
              <w:pStyle w:val="affe"/>
              <w:jc w:val="center"/>
              <w:rPr>
                <w:rFonts w:ascii="Times New Roman" w:hAnsi="Times New Roman" w:cs="Times New Roman"/>
                <w:sz w:val="22"/>
                <w:szCs w:val="22"/>
              </w:rPr>
            </w:pPr>
            <w:r w:rsidRPr="00A5746B">
              <w:rPr>
                <w:rFonts w:ascii="Times New Roman" w:hAnsi="Times New Roman" w:cs="Times New Roman"/>
                <w:sz w:val="22"/>
                <w:szCs w:val="22"/>
              </w:rPr>
              <w:t>0,290</w:t>
            </w:r>
          </w:p>
        </w:tc>
      </w:tr>
      <w:tr w:rsidR="00873E8F" w:rsidRPr="00A5746B" w:rsidTr="00C67D8F">
        <w:trPr>
          <w:cantSplit/>
        </w:trPr>
        <w:tc>
          <w:tcPr>
            <w:tcW w:w="335" w:type="pct"/>
            <w:tcBorders>
              <w:top w:val="single" w:sz="4" w:space="0" w:color="auto"/>
              <w:bottom w:val="single" w:sz="4" w:space="0" w:color="auto"/>
              <w:right w:val="single" w:sz="4" w:space="0" w:color="auto"/>
            </w:tcBorders>
            <w:vAlign w:val="center"/>
          </w:tcPr>
          <w:p w:rsidR="00900E2D" w:rsidRPr="00A5746B" w:rsidRDefault="00900E2D" w:rsidP="0006129B">
            <w:pPr>
              <w:pStyle w:val="afff"/>
              <w:jc w:val="center"/>
              <w:rPr>
                <w:rFonts w:ascii="Times New Roman" w:hAnsi="Times New Roman" w:cs="Times New Roman"/>
                <w:sz w:val="22"/>
                <w:szCs w:val="22"/>
              </w:rPr>
            </w:pPr>
            <w:r w:rsidRPr="00A5746B">
              <w:rPr>
                <w:rFonts w:ascii="Times New Roman" w:hAnsi="Times New Roman" w:cs="Times New Roman"/>
                <w:sz w:val="22"/>
                <w:szCs w:val="22"/>
              </w:rPr>
              <w:t>2</w:t>
            </w:r>
          </w:p>
        </w:tc>
        <w:tc>
          <w:tcPr>
            <w:tcW w:w="1472" w:type="pct"/>
            <w:tcBorders>
              <w:top w:val="single" w:sz="4" w:space="0" w:color="auto"/>
              <w:bottom w:val="single" w:sz="4" w:space="0" w:color="auto"/>
              <w:right w:val="single" w:sz="4" w:space="0" w:color="auto"/>
            </w:tcBorders>
            <w:vAlign w:val="center"/>
          </w:tcPr>
          <w:p w:rsidR="00900E2D" w:rsidRPr="00A5746B" w:rsidRDefault="00900E2D" w:rsidP="0006129B">
            <w:pPr>
              <w:pStyle w:val="afff"/>
              <w:jc w:val="center"/>
              <w:rPr>
                <w:rFonts w:ascii="Times New Roman" w:hAnsi="Times New Roman" w:cs="Times New Roman"/>
                <w:sz w:val="22"/>
                <w:szCs w:val="22"/>
              </w:rPr>
            </w:pPr>
            <w:r w:rsidRPr="00A5746B">
              <w:rPr>
                <w:rFonts w:ascii="Times New Roman" w:hAnsi="Times New Roman" w:cs="Times New Roman"/>
                <w:sz w:val="22"/>
                <w:szCs w:val="22"/>
              </w:rPr>
              <w:t>Общественные, кроме пер</w:t>
            </w:r>
            <w:r w:rsidRPr="00A5746B">
              <w:rPr>
                <w:rFonts w:ascii="Times New Roman" w:hAnsi="Times New Roman" w:cs="Times New Roman"/>
                <w:sz w:val="22"/>
                <w:szCs w:val="22"/>
              </w:rPr>
              <w:t>е</w:t>
            </w:r>
            <w:r w:rsidRPr="00A5746B">
              <w:rPr>
                <w:rFonts w:ascii="Times New Roman" w:hAnsi="Times New Roman" w:cs="Times New Roman"/>
                <w:sz w:val="22"/>
                <w:szCs w:val="22"/>
              </w:rPr>
              <w:t>численных в строках 3-6</w:t>
            </w:r>
          </w:p>
        </w:tc>
        <w:tc>
          <w:tcPr>
            <w:tcW w:w="378" w:type="pct"/>
            <w:tcBorders>
              <w:top w:val="single" w:sz="4" w:space="0" w:color="auto"/>
              <w:left w:val="single" w:sz="4" w:space="0" w:color="auto"/>
              <w:bottom w:val="single" w:sz="4" w:space="0" w:color="auto"/>
              <w:right w:val="single" w:sz="4" w:space="0" w:color="auto"/>
            </w:tcBorders>
            <w:vAlign w:val="center"/>
          </w:tcPr>
          <w:p w:rsidR="00900E2D" w:rsidRPr="00A5746B" w:rsidRDefault="00900E2D" w:rsidP="0006129B">
            <w:pPr>
              <w:pStyle w:val="affe"/>
              <w:jc w:val="center"/>
              <w:rPr>
                <w:rFonts w:ascii="Times New Roman" w:hAnsi="Times New Roman" w:cs="Times New Roman"/>
                <w:sz w:val="22"/>
                <w:szCs w:val="22"/>
              </w:rPr>
            </w:pPr>
            <w:r w:rsidRPr="00A5746B">
              <w:rPr>
                <w:rFonts w:ascii="Times New Roman" w:hAnsi="Times New Roman" w:cs="Times New Roman"/>
                <w:sz w:val="22"/>
                <w:szCs w:val="22"/>
              </w:rPr>
              <w:t>0,487</w:t>
            </w:r>
          </w:p>
        </w:tc>
        <w:tc>
          <w:tcPr>
            <w:tcW w:w="402" w:type="pct"/>
            <w:tcBorders>
              <w:top w:val="single" w:sz="4" w:space="0" w:color="auto"/>
              <w:left w:val="single" w:sz="4" w:space="0" w:color="auto"/>
              <w:bottom w:val="single" w:sz="4" w:space="0" w:color="auto"/>
              <w:right w:val="single" w:sz="4" w:space="0" w:color="auto"/>
            </w:tcBorders>
            <w:vAlign w:val="center"/>
          </w:tcPr>
          <w:p w:rsidR="00900E2D" w:rsidRPr="00A5746B" w:rsidRDefault="00900E2D" w:rsidP="0006129B">
            <w:pPr>
              <w:pStyle w:val="affe"/>
              <w:jc w:val="center"/>
              <w:rPr>
                <w:rFonts w:ascii="Times New Roman" w:hAnsi="Times New Roman" w:cs="Times New Roman"/>
                <w:sz w:val="22"/>
                <w:szCs w:val="22"/>
              </w:rPr>
            </w:pPr>
            <w:r w:rsidRPr="00A5746B">
              <w:rPr>
                <w:rFonts w:ascii="Times New Roman" w:hAnsi="Times New Roman" w:cs="Times New Roman"/>
                <w:sz w:val="22"/>
                <w:szCs w:val="22"/>
              </w:rPr>
              <w:t>0,440</w:t>
            </w:r>
          </w:p>
        </w:tc>
        <w:tc>
          <w:tcPr>
            <w:tcW w:w="401" w:type="pct"/>
            <w:tcBorders>
              <w:top w:val="single" w:sz="4" w:space="0" w:color="auto"/>
              <w:left w:val="single" w:sz="4" w:space="0" w:color="auto"/>
              <w:bottom w:val="single" w:sz="4" w:space="0" w:color="auto"/>
              <w:right w:val="single" w:sz="4" w:space="0" w:color="auto"/>
            </w:tcBorders>
            <w:vAlign w:val="center"/>
          </w:tcPr>
          <w:p w:rsidR="00900E2D" w:rsidRPr="00A5746B" w:rsidRDefault="00900E2D" w:rsidP="0006129B">
            <w:pPr>
              <w:pStyle w:val="affe"/>
              <w:jc w:val="center"/>
              <w:rPr>
                <w:rFonts w:ascii="Times New Roman" w:hAnsi="Times New Roman" w:cs="Times New Roman"/>
                <w:sz w:val="22"/>
                <w:szCs w:val="22"/>
              </w:rPr>
            </w:pPr>
            <w:r w:rsidRPr="00A5746B">
              <w:rPr>
                <w:rFonts w:ascii="Times New Roman" w:hAnsi="Times New Roman" w:cs="Times New Roman"/>
                <w:sz w:val="22"/>
                <w:szCs w:val="22"/>
              </w:rPr>
              <w:t>0,417</w:t>
            </w:r>
          </w:p>
        </w:tc>
        <w:tc>
          <w:tcPr>
            <w:tcW w:w="402" w:type="pct"/>
            <w:tcBorders>
              <w:top w:val="single" w:sz="4" w:space="0" w:color="auto"/>
              <w:left w:val="single" w:sz="4" w:space="0" w:color="auto"/>
              <w:bottom w:val="single" w:sz="4" w:space="0" w:color="auto"/>
              <w:right w:val="single" w:sz="4" w:space="0" w:color="auto"/>
            </w:tcBorders>
            <w:vAlign w:val="center"/>
          </w:tcPr>
          <w:p w:rsidR="00900E2D" w:rsidRPr="00A5746B" w:rsidRDefault="00900E2D" w:rsidP="0006129B">
            <w:pPr>
              <w:pStyle w:val="affe"/>
              <w:jc w:val="center"/>
              <w:rPr>
                <w:rFonts w:ascii="Times New Roman" w:hAnsi="Times New Roman" w:cs="Times New Roman"/>
                <w:sz w:val="22"/>
                <w:szCs w:val="22"/>
              </w:rPr>
            </w:pPr>
            <w:r w:rsidRPr="00A5746B">
              <w:rPr>
                <w:rFonts w:ascii="Times New Roman" w:hAnsi="Times New Roman" w:cs="Times New Roman"/>
                <w:sz w:val="22"/>
                <w:szCs w:val="22"/>
              </w:rPr>
              <w:t>0,371</w:t>
            </w:r>
          </w:p>
        </w:tc>
        <w:tc>
          <w:tcPr>
            <w:tcW w:w="394" w:type="pct"/>
            <w:tcBorders>
              <w:top w:val="single" w:sz="4" w:space="0" w:color="auto"/>
              <w:left w:val="single" w:sz="4" w:space="0" w:color="auto"/>
              <w:bottom w:val="single" w:sz="4" w:space="0" w:color="auto"/>
              <w:right w:val="single" w:sz="4" w:space="0" w:color="auto"/>
            </w:tcBorders>
            <w:vAlign w:val="center"/>
          </w:tcPr>
          <w:p w:rsidR="00900E2D" w:rsidRPr="00A5746B" w:rsidRDefault="00900E2D" w:rsidP="0006129B">
            <w:pPr>
              <w:pStyle w:val="affe"/>
              <w:jc w:val="center"/>
              <w:rPr>
                <w:rFonts w:ascii="Times New Roman" w:hAnsi="Times New Roman" w:cs="Times New Roman"/>
                <w:sz w:val="22"/>
                <w:szCs w:val="22"/>
              </w:rPr>
            </w:pPr>
            <w:r w:rsidRPr="00A5746B">
              <w:rPr>
                <w:rFonts w:ascii="Times New Roman" w:hAnsi="Times New Roman" w:cs="Times New Roman"/>
                <w:sz w:val="22"/>
                <w:szCs w:val="22"/>
              </w:rPr>
              <w:t>0,359</w:t>
            </w:r>
          </w:p>
        </w:tc>
        <w:tc>
          <w:tcPr>
            <w:tcW w:w="401" w:type="pct"/>
            <w:tcBorders>
              <w:top w:val="single" w:sz="4" w:space="0" w:color="auto"/>
              <w:left w:val="single" w:sz="4" w:space="0" w:color="auto"/>
              <w:bottom w:val="single" w:sz="4" w:space="0" w:color="auto"/>
              <w:right w:val="single" w:sz="4" w:space="0" w:color="auto"/>
            </w:tcBorders>
            <w:vAlign w:val="center"/>
          </w:tcPr>
          <w:p w:rsidR="00900E2D" w:rsidRPr="00A5746B" w:rsidRDefault="00900E2D" w:rsidP="0006129B">
            <w:pPr>
              <w:pStyle w:val="affe"/>
              <w:jc w:val="center"/>
              <w:rPr>
                <w:rFonts w:ascii="Times New Roman" w:hAnsi="Times New Roman" w:cs="Times New Roman"/>
                <w:sz w:val="22"/>
                <w:szCs w:val="22"/>
              </w:rPr>
            </w:pPr>
            <w:r w:rsidRPr="00A5746B">
              <w:rPr>
                <w:rFonts w:ascii="Times New Roman" w:hAnsi="Times New Roman" w:cs="Times New Roman"/>
                <w:sz w:val="22"/>
                <w:szCs w:val="22"/>
              </w:rPr>
              <w:t>0,342</w:t>
            </w:r>
          </w:p>
        </w:tc>
        <w:tc>
          <w:tcPr>
            <w:tcW w:w="368" w:type="pct"/>
            <w:tcBorders>
              <w:top w:val="single" w:sz="4" w:space="0" w:color="auto"/>
              <w:left w:val="single" w:sz="4" w:space="0" w:color="auto"/>
              <w:bottom w:val="single" w:sz="4" w:space="0" w:color="auto"/>
              <w:right w:val="single" w:sz="4" w:space="0" w:color="auto"/>
            </w:tcBorders>
            <w:vAlign w:val="center"/>
          </w:tcPr>
          <w:p w:rsidR="00900E2D" w:rsidRPr="00A5746B" w:rsidRDefault="00900E2D" w:rsidP="0006129B">
            <w:pPr>
              <w:pStyle w:val="affe"/>
              <w:jc w:val="center"/>
              <w:rPr>
                <w:rFonts w:ascii="Times New Roman" w:hAnsi="Times New Roman" w:cs="Times New Roman"/>
                <w:sz w:val="22"/>
                <w:szCs w:val="22"/>
              </w:rPr>
            </w:pPr>
            <w:r w:rsidRPr="00A5746B">
              <w:rPr>
                <w:rFonts w:ascii="Times New Roman" w:hAnsi="Times New Roman" w:cs="Times New Roman"/>
                <w:sz w:val="22"/>
                <w:szCs w:val="22"/>
              </w:rPr>
              <w:t>0,324</w:t>
            </w:r>
          </w:p>
        </w:tc>
        <w:tc>
          <w:tcPr>
            <w:tcW w:w="448" w:type="pct"/>
            <w:tcBorders>
              <w:top w:val="single" w:sz="4" w:space="0" w:color="auto"/>
              <w:left w:val="single" w:sz="4" w:space="0" w:color="auto"/>
              <w:bottom w:val="single" w:sz="4" w:space="0" w:color="auto"/>
            </w:tcBorders>
            <w:vAlign w:val="center"/>
          </w:tcPr>
          <w:p w:rsidR="00900E2D" w:rsidRPr="00A5746B" w:rsidRDefault="00900E2D" w:rsidP="0006129B">
            <w:pPr>
              <w:pStyle w:val="affe"/>
              <w:jc w:val="center"/>
              <w:rPr>
                <w:rFonts w:ascii="Times New Roman" w:hAnsi="Times New Roman" w:cs="Times New Roman"/>
                <w:sz w:val="22"/>
                <w:szCs w:val="22"/>
              </w:rPr>
            </w:pPr>
            <w:r w:rsidRPr="00A5746B">
              <w:rPr>
                <w:rFonts w:ascii="Times New Roman" w:hAnsi="Times New Roman" w:cs="Times New Roman"/>
                <w:sz w:val="22"/>
                <w:szCs w:val="22"/>
              </w:rPr>
              <w:t>0,311</w:t>
            </w:r>
          </w:p>
        </w:tc>
      </w:tr>
      <w:tr w:rsidR="00873E8F" w:rsidRPr="00A5746B" w:rsidTr="00C67D8F">
        <w:trPr>
          <w:cantSplit/>
        </w:trPr>
        <w:tc>
          <w:tcPr>
            <w:tcW w:w="335" w:type="pct"/>
            <w:tcBorders>
              <w:top w:val="single" w:sz="4" w:space="0" w:color="auto"/>
              <w:bottom w:val="single" w:sz="4" w:space="0" w:color="auto"/>
              <w:right w:val="single" w:sz="4" w:space="0" w:color="auto"/>
            </w:tcBorders>
            <w:vAlign w:val="center"/>
          </w:tcPr>
          <w:p w:rsidR="00900E2D" w:rsidRPr="00A5746B" w:rsidRDefault="00900E2D" w:rsidP="0006129B">
            <w:pPr>
              <w:pStyle w:val="afff"/>
              <w:jc w:val="center"/>
              <w:rPr>
                <w:rFonts w:ascii="Times New Roman" w:hAnsi="Times New Roman" w:cs="Times New Roman"/>
                <w:sz w:val="22"/>
                <w:szCs w:val="22"/>
              </w:rPr>
            </w:pPr>
            <w:r w:rsidRPr="00A5746B">
              <w:rPr>
                <w:rFonts w:ascii="Times New Roman" w:hAnsi="Times New Roman" w:cs="Times New Roman"/>
                <w:sz w:val="22"/>
                <w:szCs w:val="22"/>
              </w:rPr>
              <w:t>3</w:t>
            </w:r>
          </w:p>
        </w:tc>
        <w:tc>
          <w:tcPr>
            <w:tcW w:w="1472" w:type="pct"/>
            <w:tcBorders>
              <w:top w:val="single" w:sz="4" w:space="0" w:color="auto"/>
              <w:bottom w:val="single" w:sz="4" w:space="0" w:color="auto"/>
              <w:right w:val="single" w:sz="4" w:space="0" w:color="auto"/>
            </w:tcBorders>
            <w:vAlign w:val="center"/>
          </w:tcPr>
          <w:p w:rsidR="00900E2D" w:rsidRPr="00A5746B" w:rsidRDefault="00900E2D" w:rsidP="0006129B">
            <w:pPr>
              <w:pStyle w:val="afff"/>
              <w:jc w:val="center"/>
              <w:rPr>
                <w:rFonts w:ascii="Times New Roman" w:hAnsi="Times New Roman" w:cs="Times New Roman"/>
                <w:sz w:val="22"/>
                <w:szCs w:val="22"/>
              </w:rPr>
            </w:pPr>
            <w:r w:rsidRPr="00A5746B">
              <w:rPr>
                <w:rFonts w:ascii="Times New Roman" w:hAnsi="Times New Roman" w:cs="Times New Roman"/>
                <w:sz w:val="22"/>
                <w:szCs w:val="22"/>
              </w:rPr>
              <w:t>Поликлиники и лечебные учреждения, дома-интернаты</w:t>
            </w:r>
          </w:p>
        </w:tc>
        <w:tc>
          <w:tcPr>
            <w:tcW w:w="378" w:type="pct"/>
            <w:tcBorders>
              <w:top w:val="single" w:sz="4" w:space="0" w:color="auto"/>
              <w:left w:val="single" w:sz="4" w:space="0" w:color="auto"/>
              <w:bottom w:val="single" w:sz="4" w:space="0" w:color="auto"/>
              <w:right w:val="single" w:sz="4" w:space="0" w:color="auto"/>
            </w:tcBorders>
            <w:vAlign w:val="center"/>
          </w:tcPr>
          <w:p w:rsidR="00900E2D" w:rsidRPr="00A5746B" w:rsidRDefault="00900E2D" w:rsidP="0006129B">
            <w:pPr>
              <w:pStyle w:val="affe"/>
              <w:jc w:val="center"/>
              <w:rPr>
                <w:rFonts w:ascii="Times New Roman" w:hAnsi="Times New Roman" w:cs="Times New Roman"/>
                <w:sz w:val="22"/>
                <w:szCs w:val="22"/>
              </w:rPr>
            </w:pPr>
            <w:r w:rsidRPr="00A5746B">
              <w:rPr>
                <w:rFonts w:ascii="Times New Roman" w:hAnsi="Times New Roman" w:cs="Times New Roman"/>
                <w:sz w:val="22"/>
                <w:szCs w:val="22"/>
              </w:rPr>
              <w:t>0,394</w:t>
            </w:r>
          </w:p>
        </w:tc>
        <w:tc>
          <w:tcPr>
            <w:tcW w:w="402" w:type="pct"/>
            <w:tcBorders>
              <w:top w:val="single" w:sz="4" w:space="0" w:color="auto"/>
              <w:left w:val="single" w:sz="4" w:space="0" w:color="auto"/>
              <w:bottom w:val="single" w:sz="4" w:space="0" w:color="auto"/>
              <w:right w:val="single" w:sz="4" w:space="0" w:color="auto"/>
            </w:tcBorders>
            <w:vAlign w:val="center"/>
          </w:tcPr>
          <w:p w:rsidR="00900E2D" w:rsidRPr="00A5746B" w:rsidRDefault="00900E2D" w:rsidP="0006129B">
            <w:pPr>
              <w:pStyle w:val="affe"/>
              <w:jc w:val="center"/>
              <w:rPr>
                <w:rFonts w:ascii="Times New Roman" w:hAnsi="Times New Roman" w:cs="Times New Roman"/>
                <w:sz w:val="22"/>
                <w:szCs w:val="22"/>
              </w:rPr>
            </w:pPr>
            <w:r w:rsidRPr="00A5746B">
              <w:rPr>
                <w:rFonts w:ascii="Times New Roman" w:hAnsi="Times New Roman" w:cs="Times New Roman"/>
                <w:sz w:val="22"/>
                <w:szCs w:val="22"/>
              </w:rPr>
              <w:t>0,382</w:t>
            </w:r>
          </w:p>
        </w:tc>
        <w:tc>
          <w:tcPr>
            <w:tcW w:w="401" w:type="pct"/>
            <w:tcBorders>
              <w:top w:val="single" w:sz="4" w:space="0" w:color="auto"/>
              <w:left w:val="single" w:sz="4" w:space="0" w:color="auto"/>
              <w:bottom w:val="single" w:sz="4" w:space="0" w:color="auto"/>
              <w:right w:val="single" w:sz="4" w:space="0" w:color="auto"/>
            </w:tcBorders>
            <w:vAlign w:val="center"/>
          </w:tcPr>
          <w:p w:rsidR="00900E2D" w:rsidRPr="00A5746B" w:rsidRDefault="00900E2D" w:rsidP="0006129B">
            <w:pPr>
              <w:pStyle w:val="affe"/>
              <w:jc w:val="center"/>
              <w:rPr>
                <w:rFonts w:ascii="Times New Roman" w:hAnsi="Times New Roman" w:cs="Times New Roman"/>
                <w:sz w:val="22"/>
                <w:szCs w:val="22"/>
              </w:rPr>
            </w:pPr>
            <w:r w:rsidRPr="00A5746B">
              <w:rPr>
                <w:rFonts w:ascii="Times New Roman" w:hAnsi="Times New Roman" w:cs="Times New Roman"/>
                <w:sz w:val="22"/>
                <w:szCs w:val="22"/>
              </w:rPr>
              <w:t>0,371</w:t>
            </w:r>
          </w:p>
        </w:tc>
        <w:tc>
          <w:tcPr>
            <w:tcW w:w="402" w:type="pct"/>
            <w:tcBorders>
              <w:top w:val="single" w:sz="4" w:space="0" w:color="auto"/>
              <w:left w:val="single" w:sz="4" w:space="0" w:color="auto"/>
              <w:bottom w:val="single" w:sz="4" w:space="0" w:color="auto"/>
              <w:right w:val="single" w:sz="4" w:space="0" w:color="auto"/>
            </w:tcBorders>
            <w:vAlign w:val="center"/>
          </w:tcPr>
          <w:p w:rsidR="00900E2D" w:rsidRPr="00A5746B" w:rsidRDefault="00900E2D" w:rsidP="0006129B">
            <w:pPr>
              <w:pStyle w:val="affe"/>
              <w:jc w:val="center"/>
              <w:rPr>
                <w:rFonts w:ascii="Times New Roman" w:hAnsi="Times New Roman" w:cs="Times New Roman"/>
                <w:sz w:val="22"/>
                <w:szCs w:val="22"/>
              </w:rPr>
            </w:pPr>
            <w:r w:rsidRPr="00A5746B">
              <w:rPr>
                <w:rFonts w:ascii="Times New Roman" w:hAnsi="Times New Roman" w:cs="Times New Roman"/>
                <w:sz w:val="22"/>
                <w:szCs w:val="22"/>
              </w:rPr>
              <w:t>0,359</w:t>
            </w:r>
          </w:p>
        </w:tc>
        <w:tc>
          <w:tcPr>
            <w:tcW w:w="394" w:type="pct"/>
            <w:tcBorders>
              <w:top w:val="single" w:sz="4" w:space="0" w:color="auto"/>
              <w:left w:val="single" w:sz="4" w:space="0" w:color="auto"/>
              <w:bottom w:val="single" w:sz="4" w:space="0" w:color="auto"/>
              <w:right w:val="single" w:sz="4" w:space="0" w:color="auto"/>
            </w:tcBorders>
            <w:vAlign w:val="center"/>
          </w:tcPr>
          <w:p w:rsidR="00900E2D" w:rsidRPr="00A5746B" w:rsidRDefault="00900E2D" w:rsidP="0006129B">
            <w:pPr>
              <w:pStyle w:val="affe"/>
              <w:jc w:val="center"/>
              <w:rPr>
                <w:rFonts w:ascii="Times New Roman" w:hAnsi="Times New Roman" w:cs="Times New Roman"/>
                <w:sz w:val="22"/>
                <w:szCs w:val="22"/>
              </w:rPr>
            </w:pPr>
            <w:r w:rsidRPr="00A5746B">
              <w:rPr>
                <w:rFonts w:ascii="Times New Roman" w:hAnsi="Times New Roman" w:cs="Times New Roman"/>
                <w:sz w:val="22"/>
                <w:szCs w:val="22"/>
              </w:rPr>
              <w:t>0,348</w:t>
            </w:r>
          </w:p>
        </w:tc>
        <w:tc>
          <w:tcPr>
            <w:tcW w:w="401" w:type="pct"/>
            <w:tcBorders>
              <w:top w:val="single" w:sz="4" w:space="0" w:color="auto"/>
              <w:left w:val="single" w:sz="4" w:space="0" w:color="auto"/>
              <w:bottom w:val="single" w:sz="4" w:space="0" w:color="auto"/>
              <w:right w:val="single" w:sz="4" w:space="0" w:color="auto"/>
            </w:tcBorders>
            <w:vAlign w:val="center"/>
          </w:tcPr>
          <w:p w:rsidR="00900E2D" w:rsidRPr="00A5746B" w:rsidRDefault="00900E2D" w:rsidP="0006129B">
            <w:pPr>
              <w:pStyle w:val="affe"/>
              <w:jc w:val="center"/>
              <w:rPr>
                <w:rFonts w:ascii="Times New Roman" w:hAnsi="Times New Roman" w:cs="Times New Roman"/>
                <w:sz w:val="22"/>
                <w:szCs w:val="22"/>
              </w:rPr>
            </w:pPr>
            <w:r w:rsidRPr="00A5746B">
              <w:rPr>
                <w:rFonts w:ascii="Times New Roman" w:hAnsi="Times New Roman" w:cs="Times New Roman"/>
                <w:sz w:val="22"/>
                <w:szCs w:val="22"/>
              </w:rPr>
              <w:t>0,336</w:t>
            </w:r>
          </w:p>
        </w:tc>
        <w:tc>
          <w:tcPr>
            <w:tcW w:w="368" w:type="pct"/>
            <w:tcBorders>
              <w:top w:val="single" w:sz="4" w:space="0" w:color="auto"/>
              <w:left w:val="single" w:sz="4" w:space="0" w:color="auto"/>
              <w:bottom w:val="single" w:sz="4" w:space="0" w:color="auto"/>
              <w:right w:val="single" w:sz="4" w:space="0" w:color="auto"/>
            </w:tcBorders>
            <w:vAlign w:val="center"/>
          </w:tcPr>
          <w:p w:rsidR="00900E2D" w:rsidRPr="00A5746B" w:rsidRDefault="00900E2D" w:rsidP="0006129B">
            <w:pPr>
              <w:pStyle w:val="affe"/>
              <w:jc w:val="center"/>
              <w:rPr>
                <w:rFonts w:ascii="Times New Roman" w:hAnsi="Times New Roman" w:cs="Times New Roman"/>
                <w:sz w:val="22"/>
                <w:szCs w:val="22"/>
              </w:rPr>
            </w:pPr>
            <w:r w:rsidRPr="00A5746B">
              <w:rPr>
                <w:rFonts w:ascii="Times New Roman" w:hAnsi="Times New Roman" w:cs="Times New Roman"/>
                <w:sz w:val="22"/>
                <w:szCs w:val="22"/>
              </w:rPr>
              <w:t>0,324</w:t>
            </w:r>
          </w:p>
        </w:tc>
        <w:tc>
          <w:tcPr>
            <w:tcW w:w="448" w:type="pct"/>
            <w:tcBorders>
              <w:top w:val="single" w:sz="4" w:space="0" w:color="auto"/>
              <w:left w:val="single" w:sz="4" w:space="0" w:color="auto"/>
              <w:bottom w:val="single" w:sz="4" w:space="0" w:color="auto"/>
            </w:tcBorders>
            <w:vAlign w:val="center"/>
          </w:tcPr>
          <w:p w:rsidR="00900E2D" w:rsidRPr="00A5746B" w:rsidRDefault="00900E2D" w:rsidP="0006129B">
            <w:pPr>
              <w:pStyle w:val="affe"/>
              <w:jc w:val="center"/>
              <w:rPr>
                <w:rFonts w:ascii="Times New Roman" w:hAnsi="Times New Roman" w:cs="Times New Roman"/>
                <w:sz w:val="22"/>
                <w:szCs w:val="22"/>
              </w:rPr>
            </w:pPr>
            <w:r w:rsidRPr="00A5746B">
              <w:rPr>
                <w:rFonts w:ascii="Times New Roman" w:hAnsi="Times New Roman" w:cs="Times New Roman"/>
                <w:sz w:val="22"/>
                <w:szCs w:val="22"/>
              </w:rPr>
              <w:t>0,311</w:t>
            </w:r>
          </w:p>
        </w:tc>
      </w:tr>
      <w:tr w:rsidR="00873E8F" w:rsidRPr="00A5746B" w:rsidTr="00C67D8F">
        <w:trPr>
          <w:cantSplit/>
        </w:trPr>
        <w:tc>
          <w:tcPr>
            <w:tcW w:w="335" w:type="pct"/>
            <w:tcBorders>
              <w:top w:val="single" w:sz="4" w:space="0" w:color="auto"/>
              <w:bottom w:val="single" w:sz="4" w:space="0" w:color="auto"/>
              <w:right w:val="single" w:sz="4" w:space="0" w:color="auto"/>
            </w:tcBorders>
            <w:vAlign w:val="center"/>
          </w:tcPr>
          <w:p w:rsidR="00900E2D" w:rsidRPr="00A5746B" w:rsidRDefault="00900E2D" w:rsidP="0006129B">
            <w:pPr>
              <w:pStyle w:val="afff"/>
              <w:jc w:val="center"/>
              <w:rPr>
                <w:rFonts w:ascii="Times New Roman" w:hAnsi="Times New Roman" w:cs="Times New Roman"/>
                <w:sz w:val="22"/>
                <w:szCs w:val="22"/>
              </w:rPr>
            </w:pPr>
            <w:r w:rsidRPr="00A5746B">
              <w:rPr>
                <w:rFonts w:ascii="Times New Roman" w:hAnsi="Times New Roman" w:cs="Times New Roman"/>
                <w:sz w:val="22"/>
                <w:szCs w:val="22"/>
              </w:rPr>
              <w:t>4</w:t>
            </w:r>
          </w:p>
        </w:tc>
        <w:tc>
          <w:tcPr>
            <w:tcW w:w="1472" w:type="pct"/>
            <w:tcBorders>
              <w:top w:val="single" w:sz="4" w:space="0" w:color="auto"/>
              <w:bottom w:val="single" w:sz="4" w:space="0" w:color="auto"/>
              <w:right w:val="single" w:sz="4" w:space="0" w:color="auto"/>
            </w:tcBorders>
            <w:vAlign w:val="center"/>
          </w:tcPr>
          <w:p w:rsidR="00900E2D" w:rsidRPr="00A5746B" w:rsidRDefault="00900E2D" w:rsidP="0006129B">
            <w:pPr>
              <w:pStyle w:val="afff"/>
              <w:jc w:val="center"/>
              <w:rPr>
                <w:rFonts w:ascii="Times New Roman" w:hAnsi="Times New Roman" w:cs="Times New Roman"/>
                <w:sz w:val="22"/>
                <w:szCs w:val="22"/>
              </w:rPr>
            </w:pPr>
            <w:r w:rsidRPr="00A5746B">
              <w:rPr>
                <w:rFonts w:ascii="Times New Roman" w:hAnsi="Times New Roman" w:cs="Times New Roman"/>
                <w:sz w:val="22"/>
                <w:szCs w:val="22"/>
              </w:rPr>
              <w:t>Дошкольные учреждения, хосписы</w:t>
            </w:r>
          </w:p>
        </w:tc>
        <w:tc>
          <w:tcPr>
            <w:tcW w:w="378" w:type="pct"/>
            <w:tcBorders>
              <w:top w:val="single" w:sz="4" w:space="0" w:color="auto"/>
              <w:left w:val="single" w:sz="4" w:space="0" w:color="auto"/>
              <w:bottom w:val="single" w:sz="4" w:space="0" w:color="auto"/>
              <w:right w:val="single" w:sz="4" w:space="0" w:color="auto"/>
            </w:tcBorders>
            <w:vAlign w:val="center"/>
          </w:tcPr>
          <w:p w:rsidR="00900E2D" w:rsidRPr="00A5746B" w:rsidRDefault="00900E2D" w:rsidP="0006129B">
            <w:pPr>
              <w:pStyle w:val="affe"/>
              <w:jc w:val="center"/>
              <w:rPr>
                <w:rFonts w:ascii="Times New Roman" w:hAnsi="Times New Roman" w:cs="Times New Roman"/>
                <w:sz w:val="22"/>
                <w:szCs w:val="22"/>
              </w:rPr>
            </w:pPr>
            <w:r w:rsidRPr="00A5746B">
              <w:rPr>
                <w:rFonts w:ascii="Times New Roman" w:hAnsi="Times New Roman" w:cs="Times New Roman"/>
                <w:sz w:val="22"/>
                <w:szCs w:val="22"/>
              </w:rPr>
              <w:t>0,521</w:t>
            </w:r>
          </w:p>
        </w:tc>
        <w:tc>
          <w:tcPr>
            <w:tcW w:w="402" w:type="pct"/>
            <w:tcBorders>
              <w:top w:val="single" w:sz="4" w:space="0" w:color="auto"/>
              <w:left w:val="single" w:sz="4" w:space="0" w:color="auto"/>
              <w:bottom w:val="single" w:sz="4" w:space="0" w:color="auto"/>
              <w:right w:val="single" w:sz="4" w:space="0" w:color="auto"/>
            </w:tcBorders>
            <w:vAlign w:val="center"/>
          </w:tcPr>
          <w:p w:rsidR="00900E2D" w:rsidRPr="00A5746B" w:rsidRDefault="00900E2D" w:rsidP="0006129B">
            <w:pPr>
              <w:pStyle w:val="affe"/>
              <w:jc w:val="center"/>
              <w:rPr>
                <w:rFonts w:ascii="Times New Roman" w:hAnsi="Times New Roman" w:cs="Times New Roman"/>
                <w:sz w:val="22"/>
                <w:szCs w:val="22"/>
              </w:rPr>
            </w:pPr>
            <w:r w:rsidRPr="00A5746B">
              <w:rPr>
                <w:rFonts w:ascii="Times New Roman" w:hAnsi="Times New Roman" w:cs="Times New Roman"/>
                <w:sz w:val="22"/>
                <w:szCs w:val="22"/>
              </w:rPr>
              <w:t>0,521</w:t>
            </w:r>
          </w:p>
        </w:tc>
        <w:tc>
          <w:tcPr>
            <w:tcW w:w="401" w:type="pct"/>
            <w:tcBorders>
              <w:top w:val="single" w:sz="4" w:space="0" w:color="auto"/>
              <w:left w:val="single" w:sz="4" w:space="0" w:color="auto"/>
              <w:bottom w:val="single" w:sz="4" w:space="0" w:color="auto"/>
              <w:right w:val="single" w:sz="4" w:space="0" w:color="auto"/>
            </w:tcBorders>
            <w:vAlign w:val="center"/>
          </w:tcPr>
          <w:p w:rsidR="00900E2D" w:rsidRPr="00A5746B" w:rsidRDefault="00900E2D" w:rsidP="0006129B">
            <w:pPr>
              <w:pStyle w:val="affe"/>
              <w:jc w:val="center"/>
              <w:rPr>
                <w:rFonts w:ascii="Times New Roman" w:hAnsi="Times New Roman" w:cs="Times New Roman"/>
                <w:sz w:val="22"/>
                <w:szCs w:val="22"/>
              </w:rPr>
            </w:pPr>
            <w:r w:rsidRPr="00A5746B">
              <w:rPr>
                <w:rFonts w:ascii="Times New Roman" w:hAnsi="Times New Roman" w:cs="Times New Roman"/>
                <w:sz w:val="22"/>
                <w:szCs w:val="22"/>
              </w:rPr>
              <w:t>0,521</w:t>
            </w:r>
          </w:p>
        </w:tc>
        <w:tc>
          <w:tcPr>
            <w:tcW w:w="402" w:type="pct"/>
            <w:tcBorders>
              <w:top w:val="single" w:sz="4" w:space="0" w:color="auto"/>
              <w:left w:val="single" w:sz="4" w:space="0" w:color="auto"/>
              <w:bottom w:val="single" w:sz="4" w:space="0" w:color="auto"/>
              <w:right w:val="single" w:sz="4" w:space="0" w:color="auto"/>
            </w:tcBorders>
            <w:vAlign w:val="center"/>
          </w:tcPr>
          <w:p w:rsidR="00900E2D" w:rsidRPr="00A5746B" w:rsidRDefault="00900E2D" w:rsidP="0006129B">
            <w:pPr>
              <w:pStyle w:val="affe"/>
              <w:jc w:val="center"/>
              <w:rPr>
                <w:rFonts w:ascii="Times New Roman" w:hAnsi="Times New Roman" w:cs="Times New Roman"/>
                <w:sz w:val="22"/>
                <w:szCs w:val="22"/>
              </w:rPr>
            </w:pPr>
            <w:r w:rsidRPr="00A5746B">
              <w:rPr>
                <w:rFonts w:ascii="Times New Roman" w:hAnsi="Times New Roman" w:cs="Times New Roman"/>
                <w:sz w:val="22"/>
                <w:szCs w:val="22"/>
              </w:rPr>
              <w:t>-</w:t>
            </w:r>
          </w:p>
        </w:tc>
        <w:tc>
          <w:tcPr>
            <w:tcW w:w="394" w:type="pct"/>
            <w:tcBorders>
              <w:top w:val="single" w:sz="4" w:space="0" w:color="auto"/>
              <w:left w:val="single" w:sz="4" w:space="0" w:color="auto"/>
              <w:bottom w:val="single" w:sz="4" w:space="0" w:color="auto"/>
              <w:right w:val="single" w:sz="4" w:space="0" w:color="auto"/>
            </w:tcBorders>
            <w:vAlign w:val="center"/>
          </w:tcPr>
          <w:p w:rsidR="00900E2D" w:rsidRPr="00A5746B" w:rsidRDefault="00900E2D" w:rsidP="0006129B">
            <w:pPr>
              <w:pStyle w:val="affe"/>
              <w:jc w:val="center"/>
              <w:rPr>
                <w:rFonts w:ascii="Times New Roman" w:hAnsi="Times New Roman" w:cs="Times New Roman"/>
                <w:sz w:val="22"/>
                <w:szCs w:val="22"/>
              </w:rPr>
            </w:pPr>
            <w:r w:rsidRPr="00A5746B">
              <w:rPr>
                <w:rFonts w:ascii="Times New Roman" w:hAnsi="Times New Roman" w:cs="Times New Roman"/>
                <w:sz w:val="22"/>
                <w:szCs w:val="22"/>
              </w:rPr>
              <w:t>-</w:t>
            </w:r>
          </w:p>
        </w:tc>
        <w:tc>
          <w:tcPr>
            <w:tcW w:w="401" w:type="pct"/>
            <w:tcBorders>
              <w:top w:val="single" w:sz="4" w:space="0" w:color="auto"/>
              <w:left w:val="single" w:sz="4" w:space="0" w:color="auto"/>
              <w:bottom w:val="single" w:sz="4" w:space="0" w:color="auto"/>
              <w:right w:val="single" w:sz="4" w:space="0" w:color="auto"/>
            </w:tcBorders>
            <w:vAlign w:val="center"/>
          </w:tcPr>
          <w:p w:rsidR="00900E2D" w:rsidRPr="00A5746B" w:rsidRDefault="00900E2D" w:rsidP="0006129B">
            <w:pPr>
              <w:pStyle w:val="affe"/>
              <w:jc w:val="center"/>
              <w:rPr>
                <w:rFonts w:ascii="Times New Roman" w:hAnsi="Times New Roman" w:cs="Times New Roman"/>
                <w:sz w:val="22"/>
                <w:szCs w:val="22"/>
              </w:rPr>
            </w:pPr>
            <w:r w:rsidRPr="00A5746B">
              <w:rPr>
                <w:rFonts w:ascii="Times New Roman" w:hAnsi="Times New Roman" w:cs="Times New Roman"/>
                <w:sz w:val="22"/>
                <w:szCs w:val="22"/>
              </w:rPr>
              <w:t>-</w:t>
            </w:r>
          </w:p>
        </w:tc>
        <w:tc>
          <w:tcPr>
            <w:tcW w:w="368" w:type="pct"/>
            <w:tcBorders>
              <w:top w:val="single" w:sz="4" w:space="0" w:color="auto"/>
              <w:left w:val="single" w:sz="4" w:space="0" w:color="auto"/>
              <w:bottom w:val="single" w:sz="4" w:space="0" w:color="auto"/>
              <w:right w:val="single" w:sz="4" w:space="0" w:color="auto"/>
            </w:tcBorders>
            <w:vAlign w:val="center"/>
          </w:tcPr>
          <w:p w:rsidR="00900E2D" w:rsidRPr="00A5746B" w:rsidRDefault="00900E2D" w:rsidP="0006129B">
            <w:pPr>
              <w:pStyle w:val="affe"/>
              <w:jc w:val="center"/>
              <w:rPr>
                <w:rFonts w:ascii="Times New Roman" w:hAnsi="Times New Roman" w:cs="Times New Roman"/>
                <w:sz w:val="22"/>
                <w:szCs w:val="22"/>
              </w:rPr>
            </w:pPr>
            <w:r w:rsidRPr="00A5746B">
              <w:rPr>
                <w:rFonts w:ascii="Times New Roman" w:hAnsi="Times New Roman" w:cs="Times New Roman"/>
                <w:sz w:val="22"/>
                <w:szCs w:val="22"/>
              </w:rPr>
              <w:t>-</w:t>
            </w:r>
          </w:p>
        </w:tc>
        <w:tc>
          <w:tcPr>
            <w:tcW w:w="448" w:type="pct"/>
            <w:tcBorders>
              <w:top w:val="single" w:sz="4" w:space="0" w:color="auto"/>
              <w:left w:val="single" w:sz="4" w:space="0" w:color="auto"/>
              <w:bottom w:val="single" w:sz="4" w:space="0" w:color="auto"/>
            </w:tcBorders>
            <w:vAlign w:val="center"/>
          </w:tcPr>
          <w:p w:rsidR="00900E2D" w:rsidRPr="00A5746B" w:rsidRDefault="00900E2D" w:rsidP="0006129B">
            <w:pPr>
              <w:pStyle w:val="affe"/>
              <w:jc w:val="center"/>
              <w:rPr>
                <w:rFonts w:ascii="Times New Roman" w:hAnsi="Times New Roman" w:cs="Times New Roman"/>
                <w:sz w:val="22"/>
                <w:szCs w:val="22"/>
              </w:rPr>
            </w:pPr>
            <w:r w:rsidRPr="00A5746B">
              <w:rPr>
                <w:rFonts w:ascii="Times New Roman" w:hAnsi="Times New Roman" w:cs="Times New Roman"/>
                <w:sz w:val="22"/>
                <w:szCs w:val="22"/>
              </w:rPr>
              <w:t>-</w:t>
            </w:r>
          </w:p>
        </w:tc>
      </w:tr>
      <w:tr w:rsidR="00873E8F" w:rsidRPr="00A5746B" w:rsidTr="00C67D8F">
        <w:trPr>
          <w:cantSplit/>
        </w:trPr>
        <w:tc>
          <w:tcPr>
            <w:tcW w:w="335" w:type="pct"/>
            <w:tcBorders>
              <w:top w:val="single" w:sz="4" w:space="0" w:color="auto"/>
              <w:bottom w:val="single" w:sz="4" w:space="0" w:color="auto"/>
              <w:right w:val="single" w:sz="4" w:space="0" w:color="auto"/>
            </w:tcBorders>
            <w:vAlign w:val="center"/>
          </w:tcPr>
          <w:p w:rsidR="00900E2D" w:rsidRPr="00A5746B" w:rsidRDefault="00900E2D" w:rsidP="0006129B">
            <w:pPr>
              <w:pStyle w:val="afff"/>
              <w:jc w:val="center"/>
              <w:rPr>
                <w:rFonts w:ascii="Times New Roman" w:hAnsi="Times New Roman" w:cs="Times New Roman"/>
                <w:sz w:val="22"/>
                <w:szCs w:val="22"/>
              </w:rPr>
            </w:pPr>
            <w:r w:rsidRPr="00A5746B">
              <w:rPr>
                <w:rFonts w:ascii="Times New Roman" w:hAnsi="Times New Roman" w:cs="Times New Roman"/>
                <w:sz w:val="22"/>
                <w:szCs w:val="22"/>
              </w:rPr>
              <w:t>5</w:t>
            </w:r>
          </w:p>
        </w:tc>
        <w:tc>
          <w:tcPr>
            <w:tcW w:w="1472" w:type="pct"/>
            <w:tcBorders>
              <w:top w:val="single" w:sz="4" w:space="0" w:color="auto"/>
              <w:bottom w:val="single" w:sz="4" w:space="0" w:color="auto"/>
              <w:right w:val="single" w:sz="4" w:space="0" w:color="auto"/>
            </w:tcBorders>
            <w:vAlign w:val="center"/>
          </w:tcPr>
          <w:p w:rsidR="00900E2D" w:rsidRPr="00A5746B" w:rsidRDefault="00900E2D" w:rsidP="0006129B">
            <w:pPr>
              <w:pStyle w:val="afff"/>
              <w:jc w:val="center"/>
              <w:rPr>
                <w:rFonts w:ascii="Times New Roman" w:hAnsi="Times New Roman" w:cs="Times New Roman"/>
                <w:sz w:val="22"/>
                <w:szCs w:val="22"/>
              </w:rPr>
            </w:pPr>
            <w:r w:rsidRPr="00A5746B">
              <w:rPr>
                <w:rFonts w:ascii="Times New Roman" w:hAnsi="Times New Roman" w:cs="Times New Roman"/>
                <w:sz w:val="22"/>
                <w:szCs w:val="22"/>
              </w:rPr>
              <w:t>Сервисного обслуживания, культурно - досуговой де</w:t>
            </w:r>
            <w:r w:rsidRPr="00A5746B">
              <w:rPr>
                <w:rFonts w:ascii="Times New Roman" w:hAnsi="Times New Roman" w:cs="Times New Roman"/>
                <w:sz w:val="22"/>
                <w:szCs w:val="22"/>
              </w:rPr>
              <w:t>я</w:t>
            </w:r>
            <w:r w:rsidRPr="00A5746B">
              <w:rPr>
                <w:rFonts w:ascii="Times New Roman" w:hAnsi="Times New Roman" w:cs="Times New Roman"/>
                <w:sz w:val="22"/>
                <w:szCs w:val="22"/>
              </w:rPr>
              <w:t>тельности, технопарки, скл</w:t>
            </w:r>
            <w:r w:rsidRPr="00A5746B">
              <w:rPr>
                <w:rFonts w:ascii="Times New Roman" w:hAnsi="Times New Roman" w:cs="Times New Roman"/>
                <w:sz w:val="22"/>
                <w:szCs w:val="22"/>
              </w:rPr>
              <w:t>а</w:t>
            </w:r>
            <w:r w:rsidRPr="00A5746B">
              <w:rPr>
                <w:rFonts w:ascii="Times New Roman" w:hAnsi="Times New Roman" w:cs="Times New Roman"/>
                <w:sz w:val="22"/>
                <w:szCs w:val="22"/>
              </w:rPr>
              <w:t>ды</w:t>
            </w:r>
          </w:p>
        </w:tc>
        <w:tc>
          <w:tcPr>
            <w:tcW w:w="378" w:type="pct"/>
            <w:tcBorders>
              <w:top w:val="single" w:sz="4" w:space="0" w:color="auto"/>
              <w:left w:val="single" w:sz="4" w:space="0" w:color="auto"/>
              <w:bottom w:val="single" w:sz="4" w:space="0" w:color="auto"/>
              <w:right w:val="single" w:sz="4" w:space="0" w:color="auto"/>
            </w:tcBorders>
            <w:vAlign w:val="center"/>
          </w:tcPr>
          <w:p w:rsidR="00900E2D" w:rsidRPr="00A5746B" w:rsidRDefault="00900E2D" w:rsidP="0006129B">
            <w:pPr>
              <w:pStyle w:val="affe"/>
              <w:jc w:val="center"/>
              <w:rPr>
                <w:rFonts w:ascii="Times New Roman" w:hAnsi="Times New Roman" w:cs="Times New Roman"/>
                <w:sz w:val="22"/>
                <w:szCs w:val="22"/>
              </w:rPr>
            </w:pPr>
            <w:r w:rsidRPr="00A5746B">
              <w:rPr>
                <w:rFonts w:ascii="Times New Roman" w:hAnsi="Times New Roman" w:cs="Times New Roman"/>
                <w:sz w:val="22"/>
                <w:szCs w:val="22"/>
              </w:rPr>
              <w:t>0,266</w:t>
            </w:r>
          </w:p>
        </w:tc>
        <w:tc>
          <w:tcPr>
            <w:tcW w:w="402" w:type="pct"/>
            <w:tcBorders>
              <w:top w:val="single" w:sz="4" w:space="0" w:color="auto"/>
              <w:left w:val="single" w:sz="4" w:space="0" w:color="auto"/>
              <w:bottom w:val="single" w:sz="4" w:space="0" w:color="auto"/>
              <w:right w:val="single" w:sz="4" w:space="0" w:color="auto"/>
            </w:tcBorders>
            <w:vAlign w:val="center"/>
          </w:tcPr>
          <w:p w:rsidR="00900E2D" w:rsidRPr="00A5746B" w:rsidRDefault="00900E2D" w:rsidP="0006129B">
            <w:pPr>
              <w:pStyle w:val="affe"/>
              <w:jc w:val="center"/>
              <w:rPr>
                <w:rFonts w:ascii="Times New Roman" w:hAnsi="Times New Roman" w:cs="Times New Roman"/>
                <w:sz w:val="22"/>
                <w:szCs w:val="22"/>
              </w:rPr>
            </w:pPr>
            <w:r w:rsidRPr="00A5746B">
              <w:rPr>
                <w:rFonts w:ascii="Times New Roman" w:hAnsi="Times New Roman" w:cs="Times New Roman"/>
                <w:sz w:val="22"/>
                <w:szCs w:val="22"/>
              </w:rPr>
              <w:t>0,255</w:t>
            </w:r>
          </w:p>
        </w:tc>
        <w:tc>
          <w:tcPr>
            <w:tcW w:w="401" w:type="pct"/>
            <w:tcBorders>
              <w:top w:val="single" w:sz="4" w:space="0" w:color="auto"/>
              <w:left w:val="single" w:sz="4" w:space="0" w:color="auto"/>
              <w:bottom w:val="single" w:sz="4" w:space="0" w:color="auto"/>
              <w:right w:val="single" w:sz="4" w:space="0" w:color="auto"/>
            </w:tcBorders>
            <w:vAlign w:val="center"/>
          </w:tcPr>
          <w:p w:rsidR="00900E2D" w:rsidRPr="00A5746B" w:rsidRDefault="00900E2D" w:rsidP="0006129B">
            <w:pPr>
              <w:pStyle w:val="affe"/>
              <w:jc w:val="center"/>
              <w:rPr>
                <w:rFonts w:ascii="Times New Roman" w:hAnsi="Times New Roman" w:cs="Times New Roman"/>
                <w:sz w:val="22"/>
                <w:szCs w:val="22"/>
              </w:rPr>
            </w:pPr>
            <w:r w:rsidRPr="00A5746B">
              <w:rPr>
                <w:rFonts w:ascii="Times New Roman" w:hAnsi="Times New Roman" w:cs="Times New Roman"/>
                <w:sz w:val="22"/>
                <w:szCs w:val="22"/>
              </w:rPr>
              <w:t>0,243</w:t>
            </w:r>
          </w:p>
        </w:tc>
        <w:tc>
          <w:tcPr>
            <w:tcW w:w="402" w:type="pct"/>
            <w:tcBorders>
              <w:top w:val="single" w:sz="4" w:space="0" w:color="auto"/>
              <w:left w:val="single" w:sz="4" w:space="0" w:color="auto"/>
              <w:bottom w:val="single" w:sz="4" w:space="0" w:color="auto"/>
              <w:right w:val="single" w:sz="4" w:space="0" w:color="auto"/>
            </w:tcBorders>
            <w:vAlign w:val="center"/>
          </w:tcPr>
          <w:p w:rsidR="00900E2D" w:rsidRPr="00A5746B" w:rsidRDefault="00900E2D" w:rsidP="0006129B">
            <w:pPr>
              <w:pStyle w:val="affe"/>
              <w:jc w:val="center"/>
              <w:rPr>
                <w:rFonts w:ascii="Times New Roman" w:hAnsi="Times New Roman" w:cs="Times New Roman"/>
                <w:sz w:val="22"/>
                <w:szCs w:val="22"/>
              </w:rPr>
            </w:pPr>
            <w:r w:rsidRPr="00A5746B">
              <w:rPr>
                <w:rFonts w:ascii="Times New Roman" w:hAnsi="Times New Roman" w:cs="Times New Roman"/>
                <w:sz w:val="22"/>
                <w:szCs w:val="22"/>
              </w:rPr>
              <w:t>0,232</w:t>
            </w:r>
          </w:p>
        </w:tc>
        <w:tc>
          <w:tcPr>
            <w:tcW w:w="394" w:type="pct"/>
            <w:tcBorders>
              <w:top w:val="single" w:sz="4" w:space="0" w:color="auto"/>
              <w:left w:val="single" w:sz="4" w:space="0" w:color="auto"/>
              <w:bottom w:val="single" w:sz="4" w:space="0" w:color="auto"/>
              <w:right w:val="single" w:sz="4" w:space="0" w:color="auto"/>
            </w:tcBorders>
            <w:vAlign w:val="center"/>
          </w:tcPr>
          <w:p w:rsidR="00900E2D" w:rsidRPr="00A5746B" w:rsidRDefault="00900E2D" w:rsidP="0006129B">
            <w:pPr>
              <w:pStyle w:val="affe"/>
              <w:jc w:val="center"/>
              <w:rPr>
                <w:rFonts w:ascii="Times New Roman" w:hAnsi="Times New Roman" w:cs="Times New Roman"/>
                <w:sz w:val="22"/>
                <w:szCs w:val="22"/>
              </w:rPr>
            </w:pPr>
            <w:r w:rsidRPr="00A5746B">
              <w:rPr>
                <w:rFonts w:ascii="Times New Roman" w:hAnsi="Times New Roman" w:cs="Times New Roman"/>
                <w:sz w:val="22"/>
                <w:szCs w:val="22"/>
              </w:rPr>
              <w:t>0,232</w:t>
            </w:r>
          </w:p>
        </w:tc>
        <w:tc>
          <w:tcPr>
            <w:tcW w:w="401" w:type="pct"/>
            <w:tcBorders>
              <w:top w:val="single" w:sz="4" w:space="0" w:color="auto"/>
              <w:left w:val="single" w:sz="4" w:space="0" w:color="auto"/>
              <w:bottom w:val="single" w:sz="4" w:space="0" w:color="auto"/>
              <w:right w:val="single" w:sz="4" w:space="0" w:color="auto"/>
            </w:tcBorders>
            <w:vAlign w:val="center"/>
          </w:tcPr>
          <w:p w:rsidR="00900E2D" w:rsidRPr="00A5746B" w:rsidRDefault="00900E2D" w:rsidP="0006129B">
            <w:pPr>
              <w:pStyle w:val="affe"/>
              <w:jc w:val="center"/>
              <w:rPr>
                <w:rFonts w:ascii="Times New Roman" w:hAnsi="Times New Roman" w:cs="Times New Roman"/>
                <w:sz w:val="22"/>
                <w:szCs w:val="22"/>
              </w:rPr>
            </w:pPr>
            <w:r w:rsidRPr="00A5746B">
              <w:rPr>
                <w:rFonts w:ascii="Times New Roman" w:hAnsi="Times New Roman" w:cs="Times New Roman"/>
                <w:sz w:val="22"/>
                <w:szCs w:val="22"/>
              </w:rPr>
              <w:t>-</w:t>
            </w:r>
          </w:p>
        </w:tc>
        <w:tc>
          <w:tcPr>
            <w:tcW w:w="368" w:type="pct"/>
            <w:tcBorders>
              <w:top w:val="single" w:sz="4" w:space="0" w:color="auto"/>
              <w:left w:val="single" w:sz="4" w:space="0" w:color="auto"/>
              <w:bottom w:val="single" w:sz="4" w:space="0" w:color="auto"/>
              <w:right w:val="single" w:sz="4" w:space="0" w:color="auto"/>
            </w:tcBorders>
            <w:vAlign w:val="center"/>
          </w:tcPr>
          <w:p w:rsidR="00900E2D" w:rsidRPr="00A5746B" w:rsidRDefault="00900E2D" w:rsidP="0006129B">
            <w:pPr>
              <w:pStyle w:val="affe"/>
              <w:jc w:val="center"/>
              <w:rPr>
                <w:rFonts w:ascii="Times New Roman" w:hAnsi="Times New Roman" w:cs="Times New Roman"/>
                <w:sz w:val="22"/>
                <w:szCs w:val="22"/>
              </w:rPr>
            </w:pPr>
            <w:r w:rsidRPr="00A5746B">
              <w:rPr>
                <w:rFonts w:ascii="Times New Roman" w:hAnsi="Times New Roman" w:cs="Times New Roman"/>
                <w:sz w:val="22"/>
                <w:szCs w:val="22"/>
              </w:rPr>
              <w:t>-</w:t>
            </w:r>
          </w:p>
        </w:tc>
        <w:tc>
          <w:tcPr>
            <w:tcW w:w="448" w:type="pct"/>
            <w:tcBorders>
              <w:top w:val="single" w:sz="4" w:space="0" w:color="auto"/>
              <w:left w:val="single" w:sz="4" w:space="0" w:color="auto"/>
              <w:bottom w:val="single" w:sz="4" w:space="0" w:color="auto"/>
            </w:tcBorders>
            <w:vAlign w:val="center"/>
          </w:tcPr>
          <w:p w:rsidR="00900E2D" w:rsidRPr="00A5746B" w:rsidRDefault="00900E2D" w:rsidP="0006129B">
            <w:pPr>
              <w:pStyle w:val="affe"/>
              <w:jc w:val="center"/>
              <w:rPr>
                <w:rFonts w:ascii="Times New Roman" w:hAnsi="Times New Roman" w:cs="Times New Roman"/>
                <w:sz w:val="22"/>
                <w:szCs w:val="22"/>
              </w:rPr>
            </w:pPr>
          </w:p>
        </w:tc>
      </w:tr>
      <w:tr w:rsidR="00900E2D" w:rsidRPr="00A5746B" w:rsidTr="00C67D8F">
        <w:trPr>
          <w:cantSplit/>
        </w:trPr>
        <w:tc>
          <w:tcPr>
            <w:tcW w:w="335" w:type="pct"/>
            <w:tcBorders>
              <w:top w:val="single" w:sz="4" w:space="0" w:color="auto"/>
              <w:bottom w:val="single" w:sz="4" w:space="0" w:color="auto"/>
              <w:right w:val="single" w:sz="4" w:space="0" w:color="auto"/>
            </w:tcBorders>
            <w:vAlign w:val="center"/>
          </w:tcPr>
          <w:p w:rsidR="00900E2D" w:rsidRPr="00A5746B" w:rsidRDefault="00900E2D" w:rsidP="0006129B">
            <w:pPr>
              <w:pStyle w:val="afff"/>
              <w:jc w:val="center"/>
              <w:rPr>
                <w:rFonts w:ascii="Times New Roman" w:hAnsi="Times New Roman" w:cs="Times New Roman"/>
                <w:sz w:val="22"/>
                <w:szCs w:val="22"/>
              </w:rPr>
            </w:pPr>
            <w:r w:rsidRPr="00A5746B">
              <w:rPr>
                <w:rFonts w:ascii="Times New Roman" w:hAnsi="Times New Roman" w:cs="Times New Roman"/>
                <w:sz w:val="22"/>
                <w:szCs w:val="22"/>
              </w:rPr>
              <w:t>6</w:t>
            </w:r>
          </w:p>
        </w:tc>
        <w:tc>
          <w:tcPr>
            <w:tcW w:w="1472" w:type="pct"/>
            <w:tcBorders>
              <w:top w:val="single" w:sz="4" w:space="0" w:color="auto"/>
              <w:bottom w:val="single" w:sz="4" w:space="0" w:color="auto"/>
              <w:right w:val="single" w:sz="4" w:space="0" w:color="auto"/>
            </w:tcBorders>
            <w:vAlign w:val="center"/>
          </w:tcPr>
          <w:p w:rsidR="00900E2D" w:rsidRPr="00A5746B" w:rsidRDefault="00900E2D" w:rsidP="0006129B">
            <w:pPr>
              <w:pStyle w:val="afff"/>
              <w:jc w:val="center"/>
              <w:rPr>
                <w:rFonts w:ascii="Times New Roman" w:hAnsi="Times New Roman" w:cs="Times New Roman"/>
                <w:sz w:val="22"/>
                <w:szCs w:val="22"/>
              </w:rPr>
            </w:pPr>
            <w:r w:rsidRPr="00A5746B">
              <w:rPr>
                <w:rFonts w:ascii="Times New Roman" w:hAnsi="Times New Roman" w:cs="Times New Roman"/>
                <w:sz w:val="22"/>
                <w:szCs w:val="22"/>
              </w:rPr>
              <w:t>Административного назн</w:t>
            </w:r>
            <w:r w:rsidRPr="00A5746B">
              <w:rPr>
                <w:rFonts w:ascii="Times New Roman" w:hAnsi="Times New Roman" w:cs="Times New Roman"/>
                <w:sz w:val="22"/>
                <w:szCs w:val="22"/>
              </w:rPr>
              <w:t>а</w:t>
            </w:r>
            <w:r w:rsidRPr="00A5746B">
              <w:rPr>
                <w:rFonts w:ascii="Times New Roman" w:hAnsi="Times New Roman" w:cs="Times New Roman"/>
                <w:sz w:val="22"/>
                <w:szCs w:val="22"/>
              </w:rPr>
              <w:t>чения (офисы)</w:t>
            </w:r>
          </w:p>
        </w:tc>
        <w:tc>
          <w:tcPr>
            <w:tcW w:w="378" w:type="pct"/>
            <w:tcBorders>
              <w:top w:val="single" w:sz="4" w:space="0" w:color="auto"/>
              <w:left w:val="single" w:sz="4" w:space="0" w:color="auto"/>
              <w:bottom w:val="single" w:sz="4" w:space="0" w:color="auto"/>
              <w:right w:val="single" w:sz="4" w:space="0" w:color="auto"/>
            </w:tcBorders>
            <w:vAlign w:val="center"/>
          </w:tcPr>
          <w:p w:rsidR="00900E2D" w:rsidRPr="00A5746B" w:rsidRDefault="00900E2D" w:rsidP="0006129B">
            <w:pPr>
              <w:pStyle w:val="affe"/>
              <w:jc w:val="center"/>
              <w:rPr>
                <w:rFonts w:ascii="Times New Roman" w:hAnsi="Times New Roman" w:cs="Times New Roman"/>
                <w:sz w:val="22"/>
                <w:szCs w:val="22"/>
              </w:rPr>
            </w:pPr>
            <w:r w:rsidRPr="00A5746B">
              <w:rPr>
                <w:rFonts w:ascii="Times New Roman" w:hAnsi="Times New Roman" w:cs="Times New Roman"/>
                <w:sz w:val="22"/>
                <w:szCs w:val="22"/>
              </w:rPr>
              <w:t>0,417</w:t>
            </w:r>
          </w:p>
        </w:tc>
        <w:tc>
          <w:tcPr>
            <w:tcW w:w="402" w:type="pct"/>
            <w:tcBorders>
              <w:top w:val="single" w:sz="4" w:space="0" w:color="auto"/>
              <w:left w:val="single" w:sz="4" w:space="0" w:color="auto"/>
              <w:bottom w:val="single" w:sz="4" w:space="0" w:color="auto"/>
              <w:right w:val="single" w:sz="4" w:space="0" w:color="auto"/>
            </w:tcBorders>
            <w:vAlign w:val="center"/>
          </w:tcPr>
          <w:p w:rsidR="00900E2D" w:rsidRPr="00A5746B" w:rsidRDefault="00900E2D" w:rsidP="0006129B">
            <w:pPr>
              <w:pStyle w:val="affe"/>
              <w:jc w:val="center"/>
              <w:rPr>
                <w:rFonts w:ascii="Times New Roman" w:hAnsi="Times New Roman" w:cs="Times New Roman"/>
                <w:sz w:val="22"/>
                <w:szCs w:val="22"/>
              </w:rPr>
            </w:pPr>
            <w:r w:rsidRPr="00A5746B">
              <w:rPr>
                <w:rFonts w:ascii="Times New Roman" w:hAnsi="Times New Roman" w:cs="Times New Roman"/>
                <w:sz w:val="22"/>
                <w:szCs w:val="22"/>
              </w:rPr>
              <w:t>0,394</w:t>
            </w:r>
          </w:p>
        </w:tc>
        <w:tc>
          <w:tcPr>
            <w:tcW w:w="401" w:type="pct"/>
            <w:tcBorders>
              <w:top w:val="single" w:sz="4" w:space="0" w:color="auto"/>
              <w:left w:val="single" w:sz="4" w:space="0" w:color="auto"/>
              <w:bottom w:val="single" w:sz="4" w:space="0" w:color="auto"/>
              <w:right w:val="single" w:sz="4" w:space="0" w:color="auto"/>
            </w:tcBorders>
            <w:vAlign w:val="center"/>
          </w:tcPr>
          <w:p w:rsidR="00900E2D" w:rsidRPr="00A5746B" w:rsidRDefault="00900E2D" w:rsidP="0006129B">
            <w:pPr>
              <w:pStyle w:val="affe"/>
              <w:jc w:val="center"/>
              <w:rPr>
                <w:rFonts w:ascii="Times New Roman" w:hAnsi="Times New Roman" w:cs="Times New Roman"/>
                <w:sz w:val="22"/>
                <w:szCs w:val="22"/>
              </w:rPr>
            </w:pPr>
            <w:r w:rsidRPr="00A5746B">
              <w:rPr>
                <w:rFonts w:ascii="Times New Roman" w:hAnsi="Times New Roman" w:cs="Times New Roman"/>
                <w:sz w:val="22"/>
                <w:szCs w:val="22"/>
              </w:rPr>
              <w:t>0,382</w:t>
            </w:r>
          </w:p>
        </w:tc>
        <w:tc>
          <w:tcPr>
            <w:tcW w:w="402" w:type="pct"/>
            <w:tcBorders>
              <w:top w:val="single" w:sz="4" w:space="0" w:color="auto"/>
              <w:left w:val="single" w:sz="4" w:space="0" w:color="auto"/>
              <w:bottom w:val="single" w:sz="4" w:space="0" w:color="auto"/>
              <w:right w:val="single" w:sz="4" w:space="0" w:color="auto"/>
            </w:tcBorders>
            <w:vAlign w:val="center"/>
          </w:tcPr>
          <w:p w:rsidR="00900E2D" w:rsidRPr="00A5746B" w:rsidRDefault="00900E2D" w:rsidP="0006129B">
            <w:pPr>
              <w:pStyle w:val="affe"/>
              <w:jc w:val="center"/>
              <w:rPr>
                <w:rFonts w:ascii="Times New Roman" w:hAnsi="Times New Roman" w:cs="Times New Roman"/>
                <w:sz w:val="22"/>
                <w:szCs w:val="22"/>
              </w:rPr>
            </w:pPr>
            <w:r w:rsidRPr="00A5746B">
              <w:rPr>
                <w:rFonts w:ascii="Times New Roman" w:hAnsi="Times New Roman" w:cs="Times New Roman"/>
                <w:sz w:val="22"/>
                <w:szCs w:val="22"/>
              </w:rPr>
              <w:t>0,313</w:t>
            </w:r>
          </w:p>
        </w:tc>
        <w:tc>
          <w:tcPr>
            <w:tcW w:w="394" w:type="pct"/>
            <w:tcBorders>
              <w:top w:val="single" w:sz="4" w:space="0" w:color="auto"/>
              <w:left w:val="single" w:sz="4" w:space="0" w:color="auto"/>
              <w:bottom w:val="single" w:sz="4" w:space="0" w:color="auto"/>
              <w:right w:val="single" w:sz="4" w:space="0" w:color="auto"/>
            </w:tcBorders>
            <w:vAlign w:val="center"/>
          </w:tcPr>
          <w:p w:rsidR="00900E2D" w:rsidRPr="00A5746B" w:rsidRDefault="00900E2D" w:rsidP="0006129B">
            <w:pPr>
              <w:pStyle w:val="affe"/>
              <w:jc w:val="center"/>
              <w:rPr>
                <w:rFonts w:ascii="Times New Roman" w:hAnsi="Times New Roman" w:cs="Times New Roman"/>
                <w:sz w:val="22"/>
                <w:szCs w:val="22"/>
              </w:rPr>
            </w:pPr>
            <w:r w:rsidRPr="00A5746B">
              <w:rPr>
                <w:rFonts w:ascii="Times New Roman" w:hAnsi="Times New Roman" w:cs="Times New Roman"/>
                <w:sz w:val="22"/>
                <w:szCs w:val="22"/>
              </w:rPr>
              <w:t>0,278</w:t>
            </w:r>
          </w:p>
        </w:tc>
        <w:tc>
          <w:tcPr>
            <w:tcW w:w="401" w:type="pct"/>
            <w:tcBorders>
              <w:top w:val="single" w:sz="4" w:space="0" w:color="auto"/>
              <w:left w:val="single" w:sz="4" w:space="0" w:color="auto"/>
              <w:bottom w:val="single" w:sz="4" w:space="0" w:color="auto"/>
              <w:right w:val="single" w:sz="4" w:space="0" w:color="auto"/>
            </w:tcBorders>
            <w:vAlign w:val="center"/>
          </w:tcPr>
          <w:p w:rsidR="00900E2D" w:rsidRPr="00A5746B" w:rsidRDefault="00900E2D" w:rsidP="0006129B">
            <w:pPr>
              <w:pStyle w:val="affe"/>
              <w:jc w:val="center"/>
              <w:rPr>
                <w:rFonts w:ascii="Times New Roman" w:hAnsi="Times New Roman" w:cs="Times New Roman"/>
                <w:sz w:val="22"/>
                <w:szCs w:val="22"/>
              </w:rPr>
            </w:pPr>
            <w:r w:rsidRPr="00A5746B">
              <w:rPr>
                <w:rFonts w:ascii="Times New Roman" w:hAnsi="Times New Roman" w:cs="Times New Roman"/>
                <w:sz w:val="22"/>
                <w:szCs w:val="22"/>
              </w:rPr>
              <w:t>0,255</w:t>
            </w:r>
          </w:p>
        </w:tc>
        <w:tc>
          <w:tcPr>
            <w:tcW w:w="368" w:type="pct"/>
            <w:tcBorders>
              <w:top w:val="single" w:sz="4" w:space="0" w:color="auto"/>
              <w:left w:val="single" w:sz="4" w:space="0" w:color="auto"/>
              <w:bottom w:val="single" w:sz="4" w:space="0" w:color="auto"/>
              <w:right w:val="single" w:sz="4" w:space="0" w:color="auto"/>
            </w:tcBorders>
            <w:vAlign w:val="center"/>
          </w:tcPr>
          <w:p w:rsidR="00900E2D" w:rsidRPr="00A5746B" w:rsidRDefault="00900E2D" w:rsidP="0006129B">
            <w:pPr>
              <w:pStyle w:val="affe"/>
              <w:jc w:val="center"/>
              <w:rPr>
                <w:rFonts w:ascii="Times New Roman" w:hAnsi="Times New Roman" w:cs="Times New Roman"/>
                <w:sz w:val="22"/>
                <w:szCs w:val="22"/>
              </w:rPr>
            </w:pPr>
            <w:r w:rsidRPr="00A5746B">
              <w:rPr>
                <w:rFonts w:ascii="Times New Roman" w:hAnsi="Times New Roman" w:cs="Times New Roman"/>
                <w:sz w:val="22"/>
                <w:szCs w:val="22"/>
              </w:rPr>
              <w:t>0,232</w:t>
            </w:r>
          </w:p>
        </w:tc>
        <w:tc>
          <w:tcPr>
            <w:tcW w:w="448" w:type="pct"/>
            <w:tcBorders>
              <w:top w:val="single" w:sz="4" w:space="0" w:color="auto"/>
              <w:left w:val="single" w:sz="4" w:space="0" w:color="auto"/>
              <w:bottom w:val="single" w:sz="4" w:space="0" w:color="auto"/>
            </w:tcBorders>
            <w:vAlign w:val="center"/>
          </w:tcPr>
          <w:p w:rsidR="00900E2D" w:rsidRPr="00A5746B" w:rsidRDefault="00900E2D" w:rsidP="0006129B">
            <w:pPr>
              <w:pStyle w:val="affe"/>
              <w:jc w:val="center"/>
              <w:rPr>
                <w:rFonts w:ascii="Times New Roman" w:hAnsi="Times New Roman" w:cs="Times New Roman"/>
                <w:sz w:val="22"/>
                <w:szCs w:val="22"/>
              </w:rPr>
            </w:pPr>
            <w:r w:rsidRPr="00A5746B">
              <w:rPr>
                <w:rFonts w:ascii="Times New Roman" w:hAnsi="Times New Roman" w:cs="Times New Roman"/>
                <w:sz w:val="22"/>
                <w:szCs w:val="22"/>
              </w:rPr>
              <w:t>0,232</w:t>
            </w:r>
          </w:p>
        </w:tc>
      </w:tr>
    </w:tbl>
    <w:p w:rsidR="00A14618" w:rsidRPr="00A5746B" w:rsidRDefault="00A14618" w:rsidP="0006129B">
      <w:pPr>
        <w:tabs>
          <w:tab w:val="left" w:pos="0"/>
        </w:tabs>
        <w:ind w:firstLine="709"/>
        <w:rPr>
          <w:rFonts w:eastAsia="Times New Roman"/>
          <w:szCs w:val="24"/>
          <w:lang w:eastAsia="ru-RU"/>
        </w:rPr>
      </w:pPr>
    </w:p>
    <w:p w:rsidR="00213A8B" w:rsidRPr="00A5746B" w:rsidRDefault="00213A8B" w:rsidP="0006129B">
      <w:pPr>
        <w:pStyle w:val="Affb"/>
      </w:pPr>
      <w:r w:rsidRPr="00A5746B">
        <w:lastRenderedPageBreak/>
        <w:t>Удельные укрупненные показатели расхода теплоты ГВС</w:t>
      </w:r>
      <w:r w:rsidR="00F03211" w:rsidRPr="00A5746B">
        <w:t xml:space="preserve"> </w:t>
      </w:r>
      <w:r w:rsidRPr="00A5746B">
        <w:t xml:space="preserve">в соответствии </w:t>
      </w:r>
      <w:r w:rsidR="001B70BE" w:rsidRPr="00A5746B">
        <w:t xml:space="preserve">со СП </w:t>
      </w:r>
      <w:r w:rsidR="003965AF" w:rsidRPr="00A5746B">
        <w:t>124.13330.2012. «Свод правил. Тепловые сети. Актуализированная редакция СНиП 41-02-2003»</w:t>
      </w:r>
      <w:r w:rsidRPr="00A5746B">
        <w:t xml:space="preserve"> на основании климатических особенностей рассматриваемого региона приведены в таблице </w:t>
      </w:r>
      <w:r w:rsidR="00A5746B">
        <w:t>46</w:t>
      </w:r>
      <w:r w:rsidRPr="00A5746B">
        <w:t>.</w:t>
      </w:r>
    </w:p>
    <w:p w:rsidR="00935E97" w:rsidRPr="00A5746B" w:rsidRDefault="00935E97" w:rsidP="0006129B">
      <w:pPr>
        <w:pStyle w:val="Affb"/>
      </w:pPr>
    </w:p>
    <w:p w:rsidR="00213A8B" w:rsidRPr="00A5746B" w:rsidRDefault="00213A8B" w:rsidP="0006129B">
      <w:pPr>
        <w:pStyle w:val="aff9"/>
        <w:spacing w:line="240" w:lineRule="auto"/>
        <w:rPr>
          <w:szCs w:val="24"/>
        </w:rPr>
      </w:pPr>
      <w:r w:rsidRPr="00A5746B">
        <w:rPr>
          <w:szCs w:val="24"/>
        </w:rPr>
        <w:t xml:space="preserve">Таблица </w:t>
      </w:r>
      <w:r w:rsidR="008A3CE6" w:rsidRPr="00A5746B">
        <w:rPr>
          <w:szCs w:val="24"/>
        </w:rPr>
        <w:fldChar w:fldCharType="begin"/>
      </w:r>
      <w:r w:rsidR="006972A4" w:rsidRPr="00A5746B">
        <w:rPr>
          <w:szCs w:val="24"/>
        </w:rPr>
        <w:instrText xml:space="preserve"> SEQ Таблица \* ARABIC </w:instrText>
      </w:r>
      <w:r w:rsidR="008A3CE6" w:rsidRPr="00A5746B">
        <w:rPr>
          <w:szCs w:val="24"/>
        </w:rPr>
        <w:fldChar w:fldCharType="separate"/>
      </w:r>
      <w:r w:rsidR="00A5746B" w:rsidRPr="00A5746B">
        <w:rPr>
          <w:noProof/>
          <w:szCs w:val="24"/>
        </w:rPr>
        <w:t>46</w:t>
      </w:r>
      <w:r w:rsidR="008A3CE6" w:rsidRPr="00A5746B">
        <w:rPr>
          <w:noProof/>
          <w:szCs w:val="24"/>
        </w:rPr>
        <w:fldChar w:fldCharType="end"/>
      </w:r>
      <w:r w:rsidRPr="00A5746B">
        <w:rPr>
          <w:szCs w:val="24"/>
        </w:rPr>
        <w:t xml:space="preserve"> - Нормы расхода горячей воды потребителями и удельная часовая величина теплоты на ее нагрев</w:t>
      </w:r>
    </w:p>
    <w:tbl>
      <w:tblPr>
        <w:tblW w:w="0" w:type="auto"/>
        <w:jc w:val="center"/>
        <w:tblLook w:val="04A0" w:firstRow="1" w:lastRow="0" w:firstColumn="1" w:lastColumn="0" w:noHBand="0" w:noVBand="1"/>
      </w:tblPr>
      <w:tblGrid>
        <w:gridCol w:w="536"/>
        <w:gridCol w:w="3286"/>
        <w:gridCol w:w="1626"/>
        <w:gridCol w:w="1187"/>
        <w:gridCol w:w="2098"/>
        <w:gridCol w:w="1405"/>
      </w:tblGrid>
      <w:tr w:rsidR="00873E8F" w:rsidRPr="00A5746B" w:rsidTr="00C67D8F">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tcPr>
          <w:p w:rsidR="00900E2D" w:rsidRPr="00A5746B" w:rsidRDefault="00900E2D" w:rsidP="0006129B">
            <w:pPr>
              <w:pStyle w:val="affe"/>
              <w:jc w:val="center"/>
              <w:rPr>
                <w:rFonts w:ascii="Times New Roman" w:hAnsi="Times New Roman" w:cs="Times New Roman"/>
                <w:sz w:val="22"/>
                <w:szCs w:val="22"/>
              </w:rPr>
            </w:pPr>
            <w:r w:rsidRPr="00A5746B">
              <w:rPr>
                <w:rFonts w:ascii="Times New Roman" w:hAnsi="Times New Roman" w:cs="Times New Roman"/>
                <w:sz w:val="22"/>
                <w:szCs w:val="22"/>
              </w:rPr>
              <w:t>№ п/п</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900E2D" w:rsidRPr="00A5746B" w:rsidRDefault="00900E2D" w:rsidP="0006129B">
            <w:pPr>
              <w:jc w:val="center"/>
              <w:rPr>
                <w:iCs/>
                <w:sz w:val="22"/>
              </w:rPr>
            </w:pPr>
            <w:r w:rsidRPr="00A5746B">
              <w:rPr>
                <w:iCs/>
                <w:sz w:val="22"/>
              </w:rPr>
              <w:t>Потребители</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900E2D" w:rsidRPr="00A5746B" w:rsidRDefault="00900E2D" w:rsidP="0006129B">
            <w:pPr>
              <w:jc w:val="center"/>
              <w:rPr>
                <w:iCs/>
                <w:sz w:val="22"/>
              </w:rPr>
            </w:pPr>
            <w:r w:rsidRPr="00A5746B">
              <w:rPr>
                <w:iCs/>
                <w:sz w:val="22"/>
              </w:rPr>
              <w:t>Измеритель</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900E2D" w:rsidRPr="00A5746B" w:rsidRDefault="00900E2D" w:rsidP="0006129B">
            <w:pPr>
              <w:jc w:val="center"/>
              <w:rPr>
                <w:iCs/>
                <w:sz w:val="22"/>
              </w:rPr>
            </w:pPr>
            <w:r w:rsidRPr="00A5746B">
              <w:rPr>
                <w:iCs/>
                <w:sz w:val="22"/>
              </w:rPr>
              <w:t>Норма расхода горячей воды, л/сут</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900E2D" w:rsidRPr="00A5746B" w:rsidRDefault="00900E2D" w:rsidP="0006129B">
            <w:pPr>
              <w:jc w:val="center"/>
              <w:rPr>
                <w:iCs/>
                <w:sz w:val="22"/>
              </w:rPr>
            </w:pPr>
            <w:r w:rsidRPr="00A5746B">
              <w:rPr>
                <w:iCs/>
                <w:sz w:val="22"/>
              </w:rPr>
              <w:t>Норма о</w:t>
            </w:r>
            <w:r w:rsidRPr="00A5746B">
              <w:rPr>
                <w:iCs/>
                <w:sz w:val="22"/>
              </w:rPr>
              <w:t>б</w:t>
            </w:r>
            <w:r w:rsidRPr="00A5746B">
              <w:rPr>
                <w:iCs/>
                <w:sz w:val="22"/>
              </w:rPr>
              <w:t>щей/полезной пл</w:t>
            </w:r>
            <w:r w:rsidRPr="00A5746B">
              <w:rPr>
                <w:iCs/>
                <w:sz w:val="22"/>
              </w:rPr>
              <w:t>о</w:t>
            </w:r>
            <w:r w:rsidRPr="00A5746B">
              <w:rPr>
                <w:iCs/>
                <w:sz w:val="22"/>
              </w:rPr>
              <w:t>щади на 1 измер</w:t>
            </w:r>
            <w:r w:rsidRPr="00A5746B">
              <w:rPr>
                <w:iCs/>
                <w:sz w:val="22"/>
              </w:rPr>
              <w:t>и</w:t>
            </w:r>
            <w:r w:rsidRPr="00A5746B">
              <w:rPr>
                <w:iCs/>
                <w:sz w:val="22"/>
              </w:rPr>
              <w:t>тель, м</w:t>
            </w:r>
            <w:r w:rsidRPr="00A5746B">
              <w:rPr>
                <w:iCs/>
                <w:sz w:val="22"/>
                <w:vertAlign w:val="superscript"/>
              </w:rPr>
              <w:t>2</w:t>
            </w:r>
            <w:r w:rsidRPr="00A5746B">
              <w:rPr>
                <w:iCs/>
                <w:sz w:val="22"/>
              </w:rPr>
              <w:t>/чел</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900E2D" w:rsidRPr="00A5746B" w:rsidRDefault="00900E2D" w:rsidP="0006129B">
            <w:pPr>
              <w:jc w:val="center"/>
              <w:rPr>
                <w:iCs/>
                <w:sz w:val="22"/>
              </w:rPr>
            </w:pPr>
            <w:r w:rsidRPr="00A5746B">
              <w:rPr>
                <w:iCs/>
                <w:sz w:val="22"/>
              </w:rPr>
              <w:t>Удельная величина тепловой энергии, Вт/м</w:t>
            </w:r>
            <w:r w:rsidRPr="00A5746B">
              <w:rPr>
                <w:iCs/>
                <w:sz w:val="22"/>
                <w:vertAlign w:val="superscript"/>
              </w:rPr>
              <w:t>2</w:t>
            </w:r>
          </w:p>
        </w:tc>
      </w:tr>
      <w:tr w:rsidR="00873E8F" w:rsidRPr="00A5746B" w:rsidTr="00C67D8F">
        <w:trPr>
          <w:cantSplit/>
          <w:jc w:val="center"/>
        </w:trPr>
        <w:tc>
          <w:tcPr>
            <w:tcW w:w="0" w:type="auto"/>
            <w:vMerge w:val="restart"/>
            <w:tcBorders>
              <w:top w:val="nil"/>
              <w:left w:val="single" w:sz="4" w:space="0" w:color="auto"/>
              <w:right w:val="single" w:sz="4" w:space="0" w:color="auto"/>
            </w:tcBorders>
            <w:vAlign w:val="center"/>
          </w:tcPr>
          <w:p w:rsidR="00900E2D" w:rsidRPr="00A5746B" w:rsidRDefault="00900E2D" w:rsidP="0006129B">
            <w:pPr>
              <w:pStyle w:val="affe"/>
              <w:jc w:val="center"/>
              <w:rPr>
                <w:rFonts w:ascii="Times New Roman" w:hAnsi="Times New Roman" w:cs="Times New Roman"/>
                <w:sz w:val="22"/>
                <w:szCs w:val="22"/>
              </w:rPr>
            </w:pPr>
            <w:r w:rsidRPr="00A5746B">
              <w:rPr>
                <w:rFonts w:ascii="Times New Roman" w:hAnsi="Times New Roman" w:cs="Times New Roman"/>
                <w:sz w:val="22"/>
                <w:szCs w:val="22"/>
              </w:rPr>
              <w:t>1</w:t>
            </w: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900E2D" w:rsidRPr="00A5746B" w:rsidRDefault="00900E2D" w:rsidP="0006129B">
            <w:pPr>
              <w:rPr>
                <w:iCs/>
                <w:sz w:val="22"/>
              </w:rPr>
            </w:pPr>
            <w:r w:rsidRPr="00A5746B">
              <w:rPr>
                <w:iCs/>
                <w:sz w:val="22"/>
              </w:rPr>
              <w:t>Жилые дома независимо от этажности, оборудованные умывальниками, мойками и ваннами, с квартирными рег</w:t>
            </w:r>
            <w:r w:rsidRPr="00A5746B">
              <w:rPr>
                <w:iCs/>
                <w:sz w:val="22"/>
              </w:rPr>
              <w:t>у</w:t>
            </w:r>
            <w:r w:rsidRPr="00A5746B">
              <w:rPr>
                <w:iCs/>
                <w:sz w:val="22"/>
              </w:rPr>
              <w:t>ляторами давления</w:t>
            </w:r>
          </w:p>
        </w:tc>
        <w:tc>
          <w:tcPr>
            <w:tcW w:w="0" w:type="auto"/>
            <w:tcBorders>
              <w:top w:val="nil"/>
              <w:left w:val="nil"/>
              <w:bottom w:val="single" w:sz="4" w:space="0" w:color="auto"/>
              <w:right w:val="single" w:sz="4" w:space="0" w:color="auto"/>
            </w:tcBorders>
            <w:shd w:val="clear" w:color="auto" w:fill="auto"/>
            <w:vAlign w:val="center"/>
            <w:hideMark/>
          </w:tcPr>
          <w:p w:rsidR="00900E2D" w:rsidRPr="00A5746B" w:rsidRDefault="00900E2D" w:rsidP="0006129B">
            <w:pPr>
              <w:jc w:val="center"/>
              <w:rPr>
                <w:iCs/>
                <w:sz w:val="22"/>
              </w:rPr>
            </w:pPr>
            <w:r w:rsidRPr="00A5746B">
              <w:rPr>
                <w:iCs/>
                <w:sz w:val="22"/>
              </w:rPr>
              <w:t>1 житель</w:t>
            </w:r>
          </w:p>
        </w:tc>
        <w:tc>
          <w:tcPr>
            <w:tcW w:w="0" w:type="auto"/>
            <w:tcBorders>
              <w:top w:val="nil"/>
              <w:left w:val="nil"/>
              <w:bottom w:val="single" w:sz="4" w:space="0" w:color="auto"/>
              <w:right w:val="single" w:sz="4" w:space="0" w:color="auto"/>
            </w:tcBorders>
            <w:shd w:val="clear" w:color="auto" w:fill="auto"/>
            <w:vAlign w:val="center"/>
            <w:hideMark/>
          </w:tcPr>
          <w:p w:rsidR="00900E2D" w:rsidRPr="00A5746B" w:rsidRDefault="00900E2D" w:rsidP="0006129B">
            <w:pPr>
              <w:jc w:val="center"/>
              <w:rPr>
                <w:iCs/>
                <w:sz w:val="22"/>
              </w:rPr>
            </w:pPr>
            <w:r w:rsidRPr="00A5746B">
              <w:rPr>
                <w:iCs/>
                <w:sz w:val="22"/>
              </w:rPr>
              <w:t>105</w:t>
            </w:r>
          </w:p>
        </w:tc>
        <w:tc>
          <w:tcPr>
            <w:tcW w:w="0" w:type="auto"/>
            <w:tcBorders>
              <w:top w:val="nil"/>
              <w:left w:val="nil"/>
              <w:bottom w:val="single" w:sz="4" w:space="0" w:color="auto"/>
              <w:right w:val="single" w:sz="4" w:space="0" w:color="auto"/>
            </w:tcBorders>
            <w:shd w:val="clear" w:color="auto" w:fill="auto"/>
            <w:vAlign w:val="center"/>
            <w:hideMark/>
          </w:tcPr>
          <w:p w:rsidR="00900E2D" w:rsidRPr="00A5746B" w:rsidRDefault="00900E2D" w:rsidP="0006129B">
            <w:pPr>
              <w:jc w:val="center"/>
              <w:rPr>
                <w:iCs/>
                <w:sz w:val="22"/>
              </w:rPr>
            </w:pPr>
            <w:r w:rsidRPr="00A5746B">
              <w:rPr>
                <w:iCs/>
                <w:sz w:val="22"/>
              </w:rPr>
              <w:t>25</w:t>
            </w:r>
          </w:p>
        </w:tc>
        <w:tc>
          <w:tcPr>
            <w:tcW w:w="0" w:type="auto"/>
            <w:tcBorders>
              <w:top w:val="nil"/>
              <w:left w:val="nil"/>
              <w:bottom w:val="single" w:sz="4" w:space="0" w:color="auto"/>
              <w:right w:val="single" w:sz="4" w:space="0" w:color="auto"/>
            </w:tcBorders>
            <w:shd w:val="clear" w:color="auto" w:fill="auto"/>
            <w:vAlign w:val="center"/>
            <w:hideMark/>
          </w:tcPr>
          <w:p w:rsidR="00900E2D" w:rsidRPr="00A5746B" w:rsidRDefault="00900E2D" w:rsidP="0006129B">
            <w:pPr>
              <w:jc w:val="center"/>
              <w:rPr>
                <w:iCs/>
                <w:sz w:val="22"/>
              </w:rPr>
            </w:pPr>
            <w:r w:rsidRPr="00A5746B">
              <w:rPr>
                <w:iCs/>
                <w:sz w:val="22"/>
              </w:rPr>
              <w:t>12,2</w:t>
            </w:r>
          </w:p>
        </w:tc>
      </w:tr>
      <w:tr w:rsidR="00873E8F" w:rsidRPr="00A5746B" w:rsidTr="00C67D8F">
        <w:trPr>
          <w:cantSplit/>
          <w:jc w:val="center"/>
        </w:trPr>
        <w:tc>
          <w:tcPr>
            <w:tcW w:w="0" w:type="auto"/>
            <w:vMerge/>
            <w:tcBorders>
              <w:left w:val="single" w:sz="4" w:space="0" w:color="auto"/>
              <w:bottom w:val="single" w:sz="4" w:space="0" w:color="auto"/>
              <w:right w:val="single" w:sz="4" w:space="0" w:color="auto"/>
            </w:tcBorders>
            <w:vAlign w:val="center"/>
          </w:tcPr>
          <w:p w:rsidR="00900E2D" w:rsidRPr="00A5746B" w:rsidRDefault="00900E2D" w:rsidP="0006129B">
            <w:pPr>
              <w:pStyle w:val="afff"/>
              <w:jc w:val="center"/>
              <w:rPr>
                <w:rFonts w:ascii="Times New Roman" w:hAnsi="Times New Roman" w:cs="Times New Roman"/>
                <w:sz w:val="22"/>
                <w:szCs w:val="22"/>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900E2D" w:rsidRPr="00A5746B" w:rsidRDefault="00900E2D" w:rsidP="0006129B">
            <w:pPr>
              <w:rPr>
                <w:iCs/>
                <w:sz w:val="22"/>
              </w:rPr>
            </w:pPr>
            <w:r w:rsidRPr="00A5746B">
              <w:rPr>
                <w:iCs/>
                <w:sz w:val="22"/>
              </w:rPr>
              <w:t>То же, с заселенностью 20 м</w:t>
            </w:r>
            <w:r w:rsidRPr="00A5746B">
              <w:rPr>
                <w:iCs/>
                <w:sz w:val="22"/>
                <w:vertAlign w:val="superscript"/>
              </w:rPr>
              <w:t>2</w:t>
            </w:r>
            <w:r w:rsidRPr="00A5746B">
              <w:rPr>
                <w:iCs/>
                <w:sz w:val="22"/>
              </w:rPr>
              <w:t>/чел</w:t>
            </w:r>
          </w:p>
        </w:tc>
        <w:tc>
          <w:tcPr>
            <w:tcW w:w="0" w:type="auto"/>
            <w:tcBorders>
              <w:top w:val="nil"/>
              <w:left w:val="nil"/>
              <w:bottom w:val="single" w:sz="4" w:space="0" w:color="auto"/>
              <w:right w:val="single" w:sz="4" w:space="0" w:color="auto"/>
            </w:tcBorders>
            <w:shd w:val="clear" w:color="auto" w:fill="auto"/>
            <w:vAlign w:val="center"/>
            <w:hideMark/>
          </w:tcPr>
          <w:p w:rsidR="00900E2D" w:rsidRPr="00A5746B" w:rsidRDefault="00900E2D" w:rsidP="0006129B">
            <w:pPr>
              <w:jc w:val="center"/>
              <w:rPr>
                <w:iCs/>
                <w:sz w:val="22"/>
              </w:rPr>
            </w:pPr>
            <w:r w:rsidRPr="00A5746B">
              <w:rPr>
                <w:iCs/>
                <w:sz w:val="22"/>
              </w:rPr>
              <w:t>1 житель</w:t>
            </w:r>
          </w:p>
        </w:tc>
        <w:tc>
          <w:tcPr>
            <w:tcW w:w="0" w:type="auto"/>
            <w:tcBorders>
              <w:top w:val="nil"/>
              <w:left w:val="nil"/>
              <w:bottom w:val="single" w:sz="4" w:space="0" w:color="auto"/>
              <w:right w:val="single" w:sz="4" w:space="0" w:color="auto"/>
            </w:tcBorders>
            <w:shd w:val="clear" w:color="auto" w:fill="auto"/>
            <w:vAlign w:val="center"/>
            <w:hideMark/>
          </w:tcPr>
          <w:p w:rsidR="00900E2D" w:rsidRPr="00A5746B" w:rsidRDefault="00900E2D" w:rsidP="0006129B">
            <w:pPr>
              <w:jc w:val="center"/>
              <w:rPr>
                <w:iCs/>
                <w:sz w:val="22"/>
              </w:rPr>
            </w:pPr>
            <w:r w:rsidRPr="00A5746B">
              <w:rPr>
                <w:iCs/>
                <w:sz w:val="22"/>
              </w:rPr>
              <w:t>105</w:t>
            </w:r>
          </w:p>
        </w:tc>
        <w:tc>
          <w:tcPr>
            <w:tcW w:w="0" w:type="auto"/>
            <w:tcBorders>
              <w:top w:val="nil"/>
              <w:left w:val="nil"/>
              <w:bottom w:val="single" w:sz="4" w:space="0" w:color="auto"/>
              <w:right w:val="single" w:sz="4" w:space="0" w:color="auto"/>
            </w:tcBorders>
            <w:shd w:val="clear" w:color="auto" w:fill="auto"/>
            <w:vAlign w:val="center"/>
            <w:hideMark/>
          </w:tcPr>
          <w:p w:rsidR="00900E2D" w:rsidRPr="00A5746B" w:rsidRDefault="00900E2D" w:rsidP="0006129B">
            <w:pPr>
              <w:jc w:val="center"/>
              <w:rPr>
                <w:iCs/>
                <w:sz w:val="22"/>
              </w:rPr>
            </w:pPr>
            <w:r w:rsidRPr="00A5746B">
              <w:rPr>
                <w:iCs/>
                <w:sz w:val="22"/>
              </w:rPr>
              <w:t>20</w:t>
            </w:r>
          </w:p>
        </w:tc>
        <w:tc>
          <w:tcPr>
            <w:tcW w:w="0" w:type="auto"/>
            <w:tcBorders>
              <w:top w:val="nil"/>
              <w:left w:val="nil"/>
              <w:bottom w:val="single" w:sz="4" w:space="0" w:color="auto"/>
              <w:right w:val="single" w:sz="4" w:space="0" w:color="auto"/>
            </w:tcBorders>
            <w:shd w:val="clear" w:color="auto" w:fill="auto"/>
            <w:vAlign w:val="center"/>
            <w:hideMark/>
          </w:tcPr>
          <w:p w:rsidR="00900E2D" w:rsidRPr="00A5746B" w:rsidRDefault="00900E2D" w:rsidP="0006129B">
            <w:pPr>
              <w:jc w:val="center"/>
              <w:rPr>
                <w:iCs/>
                <w:sz w:val="22"/>
              </w:rPr>
            </w:pPr>
            <w:r w:rsidRPr="00A5746B">
              <w:rPr>
                <w:iCs/>
                <w:sz w:val="22"/>
              </w:rPr>
              <w:t>15,3</w:t>
            </w:r>
          </w:p>
        </w:tc>
      </w:tr>
      <w:tr w:rsidR="00873E8F" w:rsidRPr="00A5746B" w:rsidTr="00C67D8F">
        <w:trPr>
          <w:cantSplit/>
          <w:jc w:val="center"/>
        </w:trPr>
        <w:tc>
          <w:tcPr>
            <w:tcW w:w="0" w:type="auto"/>
            <w:tcBorders>
              <w:top w:val="nil"/>
              <w:left w:val="single" w:sz="4" w:space="0" w:color="auto"/>
              <w:bottom w:val="single" w:sz="4" w:space="0" w:color="auto"/>
              <w:right w:val="single" w:sz="4" w:space="0" w:color="auto"/>
            </w:tcBorders>
            <w:vAlign w:val="center"/>
          </w:tcPr>
          <w:p w:rsidR="00900E2D" w:rsidRPr="00A5746B" w:rsidRDefault="00900E2D" w:rsidP="0006129B">
            <w:pPr>
              <w:jc w:val="center"/>
              <w:rPr>
                <w:iCs/>
                <w:sz w:val="22"/>
              </w:rPr>
            </w:pPr>
            <w:r w:rsidRPr="00A5746B">
              <w:rPr>
                <w:iCs/>
                <w:sz w:val="22"/>
              </w:rPr>
              <w:t>2</w:t>
            </w: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900E2D" w:rsidRPr="00A5746B" w:rsidRDefault="00900E2D" w:rsidP="0006129B">
            <w:pPr>
              <w:rPr>
                <w:iCs/>
                <w:sz w:val="22"/>
              </w:rPr>
            </w:pPr>
            <w:r w:rsidRPr="00A5746B">
              <w:rPr>
                <w:iCs/>
                <w:sz w:val="22"/>
              </w:rPr>
              <w:t>То же, с умывальниками, мо</w:t>
            </w:r>
            <w:r w:rsidRPr="00A5746B">
              <w:rPr>
                <w:iCs/>
                <w:sz w:val="22"/>
              </w:rPr>
              <w:t>й</w:t>
            </w:r>
            <w:r w:rsidRPr="00A5746B">
              <w:rPr>
                <w:iCs/>
                <w:sz w:val="22"/>
              </w:rPr>
              <w:t>ками и душевыми</w:t>
            </w:r>
          </w:p>
        </w:tc>
        <w:tc>
          <w:tcPr>
            <w:tcW w:w="0" w:type="auto"/>
            <w:tcBorders>
              <w:top w:val="nil"/>
              <w:left w:val="nil"/>
              <w:bottom w:val="single" w:sz="4" w:space="0" w:color="auto"/>
              <w:right w:val="single" w:sz="4" w:space="0" w:color="auto"/>
            </w:tcBorders>
            <w:shd w:val="clear" w:color="auto" w:fill="auto"/>
            <w:vAlign w:val="center"/>
            <w:hideMark/>
          </w:tcPr>
          <w:p w:rsidR="00900E2D" w:rsidRPr="00A5746B" w:rsidRDefault="00900E2D" w:rsidP="0006129B">
            <w:pPr>
              <w:jc w:val="center"/>
              <w:rPr>
                <w:iCs/>
                <w:sz w:val="22"/>
              </w:rPr>
            </w:pPr>
            <w:r w:rsidRPr="00A5746B">
              <w:rPr>
                <w:iCs/>
                <w:sz w:val="22"/>
              </w:rPr>
              <w:t>1 житель</w:t>
            </w:r>
          </w:p>
        </w:tc>
        <w:tc>
          <w:tcPr>
            <w:tcW w:w="0" w:type="auto"/>
            <w:tcBorders>
              <w:top w:val="nil"/>
              <w:left w:val="nil"/>
              <w:bottom w:val="single" w:sz="4" w:space="0" w:color="auto"/>
              <w:right w:val="single" w:sz="4" w:space="0" w:color="auto"/>
            </w:tcBorders>
            <w:shd w:val="clear" w:color="auto" w:fill="auto"/>
            <w:vAlign w:val="center"/>
            <w:hideMark/>
          </w:tcPr>
          <w:p w:rsidR="00900E2D" w:rsidRPr="00A5746B" w:rsidRDefault="00900E2D" w:rsidP="0006129B">
            <w:pPr>
              <w:jc w:val="center"/>
              <w:rPr>
                <w:iCs/>
                <w:sz w:val="22"/>
              </w:rPr>
            </w:pPr>
            <w:r w:rsidRPr="00A5746B">
              <w:rPr>
                <w:iCs/>
                <w:sz w:val="22"/>
              </w:rPr>
              <w:t>85</w:t>
            </w:r>
          </w:p>
        </w:tc>
        <w:tc>
          <w:tcPr>
            <w:tcW w:w="0" w:type="auto"/>
            <w:tcBorders>
              <w:top w:val="nil"/>
              <w:left w:val="nil"/>
              <w:bottom w:val="single" w:sz="4" w:space="0" w:color="auto"/>
              <w:right w:val="single" w:sz="4" w:space="0" w:color="auto"/>
            </w:tcBorders>
            <w:shd w:val="clear" w:color="auto" w:fill="auto"/>
            <w:vAlign w:val="center"/>
            <w:hideMark/>
          </w:tcPr>
          <w:p w:rsidR="00900E2D" w:rsidRPr="00A5746B" w:rsidRDefault="00900E2D" w:rsidP="0006129B">
            <w:pPr>
              <w:jc w:val="center"/>
              <w:rPr>
                <w:iCs/>
                <w:sz w:val="22"/>
              </w:rPr>
            </w:pPr>
            <w:r w:rsidRPr="00A5746B">
              <w:rPr>
                <w:iCs/>
                <w:sz w:val="22"/>
              </w:rPr>
              <w:t>18</w:t>
            </w:r>
          </w:p>
        </w:tc>
        <w:tc>
          <w:tcPr>
            <w:tcW w:w="0" w:type="auto"/>
            <w:tcBorders>
              <w:top w:val="nil"/>
              <w:left w:val="nil"/>
              <w:bottom w:val="single" w:sz="4" w:space="0" w:color="auto"/>
              <w:right w:val="single" w:sz="4" w:space="0" w:color="auto"/>
            </w:tcBorders>
            <w:shd w:val="clear" w:color="auto" w:fill="auto"/>
            <w:vAlign w:val="center"/>
            <w:hideMark/>
          </w:tcPr>
          <w:p w:rsidR="00900E2D" w:rsidRPr="00A5746B" w:rsidRDefault="00900E2D" w:rsidP="0006129B">
            <w:pPr>
              <w:jc w:val="center"/>
              <w:rPr>
                <w:iCs/>
                <w:sz w:val="22"/>
              </w:rPr>
            </w:pPr>
            <w:r w:rsidRPr="00A5746B">
              <w:rPr>
                <w:iCs/>
                <w:sz w:val="22"/>
              </w:rPr>
              <w:t>13,8</w:t>
            </w:r>
          </w:p>
        </w:tc>
      </w:tr>
      <w:tr w:rsidR="00873E8F" w:rsidRPr="00A5746B" w:rsidTr="00C67D8F">
        <w:trPr>
          <w:cantSplit/>
          <w:jc w:val="center"/>
        </w:trPr>
        <w:tc>
          <w:tcPr>
            <w:tcW w:w="0" w:type="auto"/>
            <w:tcBorders>
              <w:top w:val="nil"/>
              <w:left w:val="single" w:sz="4" w:space="0" w:color="auto"/>
              <w:bottom w:val="single" w:sz="4" w:space="0" w:color="auto"/>
              <w:right w:val="single" w:sz="4" w:space="0" w:color="auto"/>
            </w:tcBorders>
            <w:vAlign w:val="center"/>
          </w:tcPr>
          <w:p w:rsidR="00900E2D" w:rsidRPr="00A5746B" w:rsidRDefault="00900E2D" w:rsidP="0006129B">
            <w:pPr>
              <w:jc w:val="center"/>
              <w:rPr>
                <w:iCs/>
                <w:sz w:val="22"/>
              </w:rPr>
            </w:pPr>
            <w:r w:rsidRPr="00A5746B">
              <w:rPr>
                <w:iCs/>
                <w:sz w:val="22"/>
              </w:rPr>
              <w:t>3</w:t>
            </w: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900E2D" w:rsidRPr="00A5746B" w:rsidRDefault="00900E2D" w:rsidP="0006129B">
            <w:pPr>
              <w:rPr>
                <w:iCs/>
                <w:sz w:val="22"/>
              </w:rPr>
            </w:pPr>
            <w:r w:rsidRPr="00A5746B">
              <w:rPr>
                <w:iCs/>
                <w:sz w:val="22"/>
              </w:rPr>
              <w:t>Гостиницы и пансионаты с д</w:t>
            </w:r>
            <w:r w:rsidRPr="00A5746B">
              <w:rPr>
                <w:iCs/>
                <w:sz w:val="22"/>
              </w:rPr>
              <w:t>у</w:t>
            </w:r>
            <w:r w:rsidRPr="00A5746B">
              <w:rPr>
                <w:iCs/>
                <w:sz w:val="22"/>
              </w:rPr>
              <w:t>шами во всех отдельных ном</w:t>
            </w:r>
            <w:r w:rsidRPr="00A5746B">
              <w:rPr>
                <w:iCs/>
                <w:sz w:val="22"/>
              </w:rPr>
              <w:t>е</w:t>
            </w:r>
            <w:r w:rsidRPr="00A5746B">
              <w:rPr>
                <w:iCs/>
                <w:sz w:val="22"/>
              </w:rPr>
              <w:t>рах</w:t>
            </w:r>
          </w:p>
        </w:tc>
        <w:tc>
          <w:tcPr>
            <w:tcW w:w="0" w:type="auto"/>
            <w:tcBorders>
              <w:top w:val="nil"/>
              <w:left w:val="nil"/>
              <w:bottom w:val="single" w:sz="4" w:space="0" w:color="auto"/>
              <w:right w:val="single" w:sz="4" w:space="0" w:color="auto"/>
            </w:tcBorders>
            <w:shd w:val="clear" w:color="auto" w:fill="auto"/>
            <w:vAlign w:val="center"/>
            <w:hideMark/>
          </w:tcPr>
          <w:p w:rsidR="00900E2D" w:rsidRPr="00A5746B" w:rsidRDefault="00900E2D" w:rsidP="0006129B">
            <w:pPr>
              <w:jc w:val="center"/>
              <w:rPr>
                <w:iCs/>
                <w:sz w:val="22"/>
              </w:rPr>
            </w:pPr>
            <w:r w:rsidRPr="00A5746B">
              <w:rPr>
                <w:iCs/>
                <w:sz w:val="22"/>
              </w:rPr>
              <w:t>1 прожива</w:t>
            </w:r>
            <w:r w:rsidRPr="00A5746B">
              <w:rPr>
                <w:iCs/>
                <w:sz w:val="22"/>
              </w:rPr>
              <w:t>ю</w:t>
            </w:r>
            <w:r w:rsidRPr="00A5746B">
              <w:rPr>
                <w:iCs/>
                <w:sz w:val="22"/>
              </w:rPr>
              <w:t>щий</w:t>
            </w:r>
          </w:p>
        </w:tc>
        <w:tc>
          <w:tcPr>
            <w:tcW w:w="0" w:type="auto"/>
            <w:tcBorders>
              <w:top w:val="nil"/>
              <w:left w:val="nil"/>
              <w:bottom w:val="single" w:sz="4" w:space="0" w:color="auto"/>
              <w:right w:val="single" w:sz="4" w:space="0" w:color="auto"/>
            </w:tcBorders>
            <w:shd w:val="clear" w:color="auto" w:fill="auto"/>
            <w:vAlign w:val="center"/>
            <w:hideMark/>
          </w:tcPr>
          <w:p w:rsidR="00900E2D" w:rsidRPr="00A5746B" w:rsidRDefault="00900E2D" w:rsidP="0006129B">
            <w:pPr>
              <w:jc w:val="center"/>
              <w:rPr>
                <w:iCs/>
                <w:sz w:val="22"/>
              </w:rPr>
            </w:pPr>
            <w:r w:rsidRPr="00A5746B">
              <w:rPr>
                <w:iCs/>
                <w:sz w:val="22"/>
              </w:rPr>
              <w:t>70</w:t>
            </w:r>
          </w:p>
        </w:tc>
        <w:tc>
          <w:tcPr>
            <w:tcW w:w="0" w:type="auto"/>
            <w:tcBorders>
              <w:top w:val="nil"/>
              <w:left w:val="nil"/>
              <w:bottom w:val="single" w:sz="4" w:space="0" w:color="auto"/>
              <w:right w:val="single" w:sz="4" w:space="0" w:color="auto"/>
            </w:tcBorders>
            <w:shd w:val="clear" w:color="auto" w:fill="auto"/>
            <w:vAlign w:val="center"/>
            <w:hideMark/>
          </w:tcPr>
          <w:p w:rsidR="00900E2D" w:rsidRPr="00A5746B" w:rsidRDefault="00900E2D" w:rsidP="0006129B">
            <w:pPr>
              <w:jc w:val="center"/>
              <w:rPr>
                <w:iCs/>
                <w:sz w:val="22"/>
              </w:rPr>
            </w:pPr>
            <w:r w:rsidRPr="00A5746B">
              <w:rPr>
                <w:iCs/>
                <w:sz w:val="22"/>
              </w:rPr>
              <w:t>12</w:t>
            </w:r>
          </w:p>
        </w:tc>
        <w:tc>
          <w:tcPr>
            <w:tcW w:w="0" w:type="auto"/>
            <w:tcBorders>
              <w:top w:val="nil"/>
              <w:left w:val="nil"/>
              <w:bottom w:val="single" w:sz="4" w:space="0" w:color="auto"/>
              <w:right w:val="single" w:sz="4" w:space="0" w:color="auto"/>
            </w:tcBorders>
            <w:shd w:val="clear" w:color="auto" w:fill="auto"/>
            <w:vAlign w:val="center"/>
            <w:hideMark/>
          </w:tcPr>
          <w:p w:rsidR="00900E2D" w:rsidRPr="00A5746B" w:rsidRDefault="00900E2D" w:rsidP="0006129B">
            <w:pPr>
              <w:jc w:val="center"/>
              <w:rPr>
                <w:iCs/>
                <w:sz w:val="22"/>
              </w:rPr>
            </w:pPr>
            <w:r w:rsidRPr="00A5746B">
              <w:rPr>
                <w:iCs/>
                <w:sz w:val="22"/>
              </w:rPr>
              <w:t>17</w:t>
            </w:r>
          </w:p>
        </w:tc>
      </w:tr>
      <w:tr w:rsidR="00873E8F" w:rsidRPr="00A5746B" w:rsidTr="00C67D8F">
        <w:trPr>
          <w:cantSplit/>
          <w:jc w:val="center"/>
        </w:trPr>
        <w:tc>
          <w:tcPr>
            <w:tcW w:w="0" w:type="auto"/>
            <w:tcBorders>
              <w:top w:val="nil"/>
              <w:left w:val="single" w:sz="4" w:space="0" w:color="auto"/>
              <w:bottom w:val="single" w:sz="4" w:space="0" w:color="auto"/>
              <w:right w:val="single" w:sz="4" w:space="0" w:color="auto"/>
            </w:tcBorders>
            <w:vAlign w:val="center"/>
          </w:tcPr>
          <w:p w:rsidR="00900E2D" w:rsidRPr="00A5746B" w:rsidRDefault="00900E2D" w:rsidP="0006129B">
            <w:pPr>
              <w:jc w:val="center"/>
              <w:rPr>
                <w:iCs/>
                <w:sz w:val="22"/>
              </w:rPr>
            </w:pPr>
            <w:r w:rsidRPr="00A5746B">
              <w:rPr>
                <w:iCs/>
                <w:sz w:val="22"/>
              </w:rPr>
              <w:t>4</w:t>
            </w: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900E2D" w:rsidRPr="00A5746B" w:rsidRDefault="00900E2D" w:rsidP="0006129B">
            <w:pPr>
              <w:rPr>
                <w:iCs/>
                <w:sz w:val="22"/>
              </w:rPr>
            </w:pPr>
            <w:r w:rsidRPr="00A5746B">
              <w:rPr>
                <w:iCs/>
                <w:sz w:val="22"/>
              </w:rPr>
              <w:t>Больницы с санитарными узл</w:t>
            </w:r>
            <w:r w:rsidRPr="00A5746B">
              <w:rPr>
                <w:iCs/>
                <w:sz w:val="22"/>
              </w:rPr>
              <w:t>а</w:t>
            </w:r>
            <w:r w:rsidRPr="00A5746B">
              <w:rPr>
                <w:iCs/>
                <w:sz w:val="22"/>
              </w:rPr>
              <w:t>ми, приближенными к палатам</w:t>
            </w:r>
          </w:p>
        </w:tc>
        <w:tc>
          <w:tcPr>
            <w:tcW w:w="0" w:type="auto"/>
            <w:tcBorders>
              <w:top w:val="nil"/>
              <w:left w:val="nil"/>
              <w:bottom w:val="single" w:sz="4" w:space="0" w:color="auto"/>
              <w:right w:val="single" w:sz="4" w:space="0" w:color="auto"/>
            </w:tcBorders>
            <w:shd w:val="clear" w:color="auto" w:fill="auto"/>
            <w:vAlign w:val="center"/>
            <w:hideMark/>
          </w:tcPr>
          <w:p w:rsidR="00900E2D" w:rsidRPr="00A5746B" w:rsidRDefault="00900E2D" w:rsidP="0006129B">
            <w:pPr>
              <w:jc w:val="center"/>
              <w:rPr>
                <w:iCs/>
                <w:sz w:val="22"/>
              </w:rPr>
            </w:pPr>
            <w:r w:rsidRPr="00A5746B">
              <w:rPr>
                <w:iCs/>
                <w:sz w:val="22"/>
              </w:rPr>
              <w:t>1 больной</w:t>
            </w:r>
          </w:p>
        </w:tc>
        <w:tc>
          <w:tcPr>
            <w:tcW w:w="0" w:type="auto"/>
            <w:tcBorders>
              <w:top w:val="nil"/>
              <w:left w:val="nil"/>
              <w:bottom w:val="single" w:sz="4" w:space="0" w:color="auto"/>
              <w:right w:val="single" w:sz="4" w:space="0" w:color="auto"/>
            </w:tcBorders>
            <w:shd w:val="clear" w:color="auto" w:fill="auto"/>
            <w:vAlign w:val="center"/>
            <w:hideMark/>
          </w:tcPr>
          <w:p w:rsidR="00900E2D" w:rsidRPr="00A5746B" w:rsidRDefault="00900E2D" w:rsidP="0006129B">
            <w:pPr>
              <w:jc w:val="center"/>
              <w:rPr>
                <w:iCs/>
                <w:sz w:val="22"/>
              </w:rPr>
            </w:pPr>
            <w:r w:rsidRPr="00A5746B">
              <w:rPr>
                <w:iCs/>
                <w:sz w:val="22"/>
              </w:rPr>
              <w:t>90</w:t>
            </w:r>
          </w:p>
        </w:tc>
        <w:tc>
          <w:tcPr>
            <w:tcW w:w="0" w:type="auto"/>
            <w:tcBorders>
              <w:top w:val="nil"/>
              <w:left w:val="nil"/>
              <w:bottom w:val="single" w:sz="4" w:space="0" w:color="auto"/>
              <w:right w:val="single" w:sz="4" w:space="0" w:color="auto"/>
            </w:tcBorders>
            <w:shd w:val="clear" w:color="auto" w:fill="auto"/>
            <w:vAlign w:val="center"/>
            <w:hideMark/>
          </w:tcPr>
          <w:p w:rsidR="00900E2D" w:rsidRPr="00A5746B" w:rsidRDefault="00900E2D" w:rsidP="0006129B">
            <w:pPr>
              <w:jc w:val="center"/>
              <w:rPr>
                <w:iCs/>
                <w:sz w:val="22"/>
              </w:rPr>
            </w:pPr>
            <w:r w:rsidRPr="00A5746B">
              <w:rPr>
                <w:iCs/>
                <w:sz w:val="22"/>
              </w:rPr>
              <w:t>15</w:t>
            </w:r>
          </w:p>
        </w:tc>
        <w:tc>
          <w:tcPr>
            <w:tcW w:w="0" w:type="auto"/>
            <w:tcBorders>
              <w:top w:val="nil"/>
              <w:left w:val="nil"/>
              <w:bottom w:val="single" w:sz="4" w:space="0" w:color="auto"/>
              <w:right w:val="single" w:sz="4" w:space="0" w:color="auto"/>
            </w:tcBorders>
            <w:shd w:val="clear" w:color="auto" w:fill="auto"/>
            <w:vAlign w:val="center"/>
            <w:hideMark/>
          </w:tcPr>
          <w:p w:rsidR="00900E2D" w:rsidRPr="00A5746B" w:rsidRDefault="00900E2D" w:rsidP="0006129B">
            <w:pPr>
              <w:jc w:val="center"/>
              <w:rPr>
                <w:iCs/>
                <w:sz w:val="22"/>
              </w:rPr>
            </w:pPr>
            <w:r w:rsidRPr="00A5746B">
              <w:rPr>
                <w:iCs/>
                <w:sz w:val="22"/>
              </w:rPr>
              <w:t>17,5</w:t>
            </w:r>
          </w:p>
        </w:tc>
      </w:tr>
      <w:tr w:rsidR="00873E8F" w:rsidRPr="00A5746B" w:rsidTr="00C67D8F">
        <w:trPr>
          <w:cantSplit/>
          <w:jc w:val="center"/>
        </w:trPr>
        <w:tc>
          <w:tcPr>
            <w:tcW w:w="0" w:type="auto"/>
            <w:tcBorders>
              <w:top w:val="nil"/>
              <w:left w:val="single" w:sz="4" w:space="0" w:color="auto"/>
              <w:bottom w:val="single" w:sz="4" w:space="0" w:color="auto"/>
              <w:right w:val="single" w:sz="4" w:space="0" w:color="auto"/>
            </w:tcBorders>
            <w:vAlign w:val="center"/>
          </w:tcPr>
          <w:p w:rsidR="00900E2D" w:rsidRPr="00A5746B" w:rsidRDefault="00900E2D" w:rsidP="0006129B">
            <w:pPr>
              <w:jc w:val="center"/>
              <w:rPr>
                <w:iCs/>
                <w:sz w:val="22"/>
              </w:rPr>
            </w:pPr>
            <w:r w:rsidRPr="00A5746B">
              <w:rPr>
                <w:iCs/>
                <w:sz w:val="22"/>
              </w:rPr>
              <w:t>5</w:t>
            </w: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900E2D" w:rsidRPr="00A5746B" w:rsidRDefault="00900E2D" w:rsidP="0006129B">
            <w:pPr>
              <w:rPr>
                <w:iCs/>
                <w:sz w:val="22"/>
              </w:rPr>
            </w:pPr>
            <w:r w:rsidRPr="00A5746B">
              <w:rPr>
                <w:iCs/>
                <w:sz w:val="22"/>
              </w:rPr>
              <w:t>Поликлиники и амбулатории</w:t>
            </w:r>
          </w:p>
        </w:tc>
        <w:tc>
          <w:tcPr>
            <w:tcW w:w="0" w:type="auto"/>
            <w:tcBorders>
              <w:top w:val="nil"/>
              <w:left w:val="nil"/>
              <w:bottom w:val="single" w:sz="4" w:space="0" w:color="auto"/>
              <w:right w:val="single" w:sz="4" w:space="0" w:color="auto"/>
            </w:tcBorders>
            <w:shd w:val="clear" w:color="auto" w:fill="auto"/>
            <w:vAlign w:val="center"/>
            <w:hideMark/>
          </w:tcPr>
          <w:p w:rsidR="00900E2D" w:rsidRPr="00A5746B" w:rsidRDefault="00900E2D" w:rsidP="0006129B">
            <w:pPr>
              <w:jc w:val="center"/>
              <w:rPr>
                <w:iCs/>
                <w:sz w:val="22"/>
              </w:rPr>
            </w:pPr>
            <w:r w:rsidRPr="00A5746B">
              <w:rPr>
                <w:iCs/>
                <w:sz w:val="22"/>
              </w:rPr>
              <w:t>1 больной в смену</w:t>
            </w:r>
          </w:p>
        </w:tc>
        <w:tc>
          <w:tcPr>
            <w:tcW w:w="0" w:type="auto"/>
            <w:tcBorders>
              <w:top w:val="nil"/>
              <w:left w:val="nil"/>
              <w:bottom w:val="single" w:sz="4" w:space="0" w:color="auto"/>
              <w:right w:val="single" w:sz="4" w:space="0" w:color="auto"/>
            </w:tcBorders>
            <w:shd w:val="clear" w:color="auto" w:fill="auto"/>
            <w:vAlign w:val="center"/>
            <w:hideMark/>
          </w:tcPr>
          <w:p w:rsidR="00900E2D" w:rsidRPr="00A5746B" w:rsidRDefault="00900E2D" w:rsidP="0006129B">
            <w:pPr>
              <w:jc w:val="center"/>
              <w:rPr>
                <w:iCs/>
                <w:sz w:val="22"/>
              </w:rPr>
            </w:pPr>
            <w:r w:rsidRPr="00A5746B">
              <w:rPr>
                <w:iCs/>
                <w:sz w:val="22"/>
              </w:rPr>
              <w:t>5,2</w:t>
            </w:r>
          </w:p>
        </w:tc>
        <w:tc>
          <w:tcPr>
            <w:tcW w:w="0" w:type="auto"/>
            <w:tcBorders>
              <w:top w:val="nil"/>
              <w:left w:val="nil"/>
              <w:bottom w:val="single" w:sz="4" w:space="0" w:color="auto"/>
              <w:right w:val="single" w:sz="4" w:space="0" w:color="auto"/>
            </w:tcBorders>
            <w:shd w:val="clear" w:color="auto" w:fill="auto"/>
            <w:vAlign w:val="center"/>
            <w:hideMark/>
          </w:tcPr>
          <w:p w:rsidR="00900E2D" w:rsidRPr="00A5746B" w:rsidRDefault="00900E2D" w:rsidP="0006129B">
            <w:pPr>
              <w:jc w:val="center"/>
              <w:rPr>
                <w:iCs/>
                <w:sz w:val="22"/>
              </w:rPr>
            </w:pPr>
            <w:r w:rsidRPr="00A5746B">
              <w:rPr>
                <w:iCs/>
                <w:sz w:val="22"/>
              </w:rPr>
              <w:t>13</w:t>
            </w:r>
          </w:p>
        </w:tc>
        <w:tc>
          <w:tcPr>
            <w:tcW w:w="0" w:type="auto"/>
            <w:tcBorders>
              <w:top w:val="nil"/>
              <w:left w:val="nil"/>
              <w:bottom w:val="single" w:sz="4" w:space="0" w:color="auto"/>
              <w:right w:val="single" w:sz="4" w:space="0" w:color="auto"/>
            </w:tcBorders>
            <w:shd w:val="clear" w:color="auto" w:fill="auto"/>
            <w:vAlign w:val="center"/>
            <w:hideMark/>
          </w:tcPr>
          <w:p w:rsidR="00900E2D" w:rsidRPr="00A5746B" w:rsidRDefault="00900E2D" w:rsidP="0006129B">
            <w:pPr>
              <w:jc w:val="center"/>
              <w:rPr>
                <w:iCs/>
                <w:sz w:val="22"/>
              </w:rPr>
            </w:pPr>
            <w:r w:rsidRPr="00A5746B">
              <w:rPr>
                <w:iCs/>
                <w:sz w:val="22"/>
              </w:rPr>
              <w:t>1,5</w:t>
            </w:r>
          </w:p>
        </w:tc>
      </w:tr>
      <w:tr w:rsidR="00873E8F" w:rsidRPr="00A5746B" w:rsidTr="00C67D8F">
        <w:trPr>
          <w:cantSplit/>
          <w:jc w:val="center"/>
        </w:trPr>
        <w:tc>
          <w:tcPr>
            <w:tcW w:w="0" w:type="auto"/>
            <w:tcBorders>
              <w:top w:val="nil"/>
              <w:left w:val="single" w:sz="4" w:space="0" w:color="auto"/>
              <w:bottom w:val="single" w:sz="4" w:space="0" w:color="auto"/>
              <w:right w:val="single" w:sz="4" w:space="0" w:color="auto"/>
            </w:tcBorders>
            <w:vAlign w:val="center"/>
          </w:tcPr>
          <w:p w:rsidR="00900E2D" w:rsidRPr="00A5746B" w:rsidRDefault="00900E2D" w:rsidP="0006129B">
            <w:pPr>
              <w:jc w:val="center"/>
              <w:rPr>
                <w:iCs/>
                <w:sz w:val="22"/>
              </w:rPr>
            </w:pPr>
            <w:r w:rsidRPr="00A5746B">
              <w:rPr>
                <w:iCs/>
                <w:sz w:val="22"/>
              </w:rPr>
              <w:t>6</w:t>
            </w: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900E2D" w:rsidRPr="00A5746B" w:rsidRDefault="00900E2D" w:rsidP="0006129B">
            <w:pPr>
              <w:rPr>
                <w:iCs/>
                <w:sz w:val="22"/>
              </w:rPr>
            </w:pPr>
            <w:r w:rsidRPr="00A5746B">
              <w:rPr>
                <w:iCs/>
                <w:sz w:val="22"/>
              </w:rPr>
              <w:t>Детские ясли и сады с дневным пребыванием детей и столов</w:t>
            </w:r>
            <w:r w:rsidRPr="00A5746B">
              <w:rPr>
                <w:iCs/>
                <w:sz w:val="22"/>
              </w:rPr>
              <w:t>ы</w:t>
            </w:r>
            <w:r w:rsidRPr="00A5746B">
              <w:rPr>
                <w:iCs/>
                <w:sz w:val="22"/>
              </w:rPr>
              <w:t>ми на полуфабрикатах</w:t>
            </w:r>
          </w:p>
        </w:tc>
        <w:tc>
          <w:tcPr>
            <w:tcW w:w="0" w:type="auto"/>
            <w:tcBorders>
              <w:top w:val="nil"/>
              <w:left w:val="nil"/>
              <w:bottom w:val="single" w:sz="4" w:space="0" w:color="auto"/>
              <w:right w:val="single" w:sz="4" w:space="0" w:color="auto"/>
            </w:tcBorders>
            <w:shd w:val="clear" w:color="auto" w:fill="auto"/>
            <w:vAlign w:val="center"/>
            <w:hideMark/>
          </w:tcPr>
          <w:p w:rsidR="00900E2D" w:rsidRPr="00A5746B" w:rsidRDefault="00900E2D" w:rsidP="0006129B">
            <w:pPr>
              <w:jc w:val="center"/>
              <w:rPr>
                <w:iCs/>
                <w:sz w:val="22"/>
              </w:rPr>
            </w:pPr>
            <w:r w:rsidRPr="00A5746B">
              <w:rPr>
                <w:iCs/>
                <w:sz w:val="22"/>
              </w:rPr>
              <w:t>1 ребенок</w:t>
            </w:r>
          </w:p>
        </w:tc>
        <w:tc>
          <w:tcPr>
            <w:tcW w:w="0" w:type="auto"/>
            <w:tcBorders>
              <w:top w:val="nil"/>
              <w:left w:val="nil"/>
              <w:bottom w:val="single" w:sz="4" w:space="0" w:color="auto"/>
              <w:right w:val="single" w:sz="4" w:space="0" w:color="auto"/>
            </w:tcBorders>
            <w:shd w:val="clear" w:color="auto" w:fill="auto"/>
            <w:vAlign w:val="center"/>
            <w:hideMark/>
          </w:tcPr>
          <w:p w:rsidR="00900E2D" w:rsidRPr="00A5746B" w:rsidRDefault="00900E2D" w:rsidP="0006129B">
            <w:pPr>
              <w:jc w:val="center"/>
              <w:rPr>
                <w:iCs/>
                <w:sz w:val="22"/>
              </w:rPr>
            </w:pPr>
            <w:r w:rsidRPr="00A5746B">
              <w:rPr>
                <w:iCs/>
                <w:sz w:val="22"/>
              </w:rPr>
              <w:t>11,5</w:t>
            </w:r>
          </w:p>
        </w:tc>
        <w:tc>
          <w:tcPr>
            <w:tcW w:w="0" w:type="auto"/>
            <w:tcBorders>
              <w:top w:val="nil"/>
              <w:left w:val="nil"/>
              <w:bottom w:val="single" w:sz="4" w:space="0" w:color="auto"/>
              <w:right w:val="single" w:sz="4" w:space="0" w:color="auto"/>
            </w:tcBorders>
            <w:shd w:val="clear" w:color="auto" w:fill="auto"/>
            <w:vAlign w:val="center"/>
            <w:hideMark/>
          </w:tcPr>
          <w:p w:rsidR="00900E2D" w:rsidRPr="00A5746B" w:rsidRDefault="00900E2D" w:rsidP="0006129B">
            <w:pPr>
              <w:jc w:val="center"/>
              <w:rPr>
                <w:iCs/>
                <w:sz w:val="22"/>
              </w:rPr>
            </w:pPr>
            <w:r w:rsidRPr="00A5746B">
              <w:rPr>
                <w:iCs/>
                <w:sz w:val="22"/>
              </w:rPr>
              <w:t>10</w:t>
            </w:r>
          </w:p>
        </w:tc>
        <w:tc>
          <w:tcPr>
            <w:tcW w:w="0" w:type="auto"/>
            <w:tcBorders>
              <w:top w:val="nil"/>
              <w:left w:val="nil"/>
              <w:bottom w:val="single" w:sz="4" w:space="0" w:color="auto"/>
              <w:right w:val="single" w:sz="4" w:space="0" w:color="auto"/>
            </w:tcBorders>
            <w:shd w:val="clear" w:color="auto" w:fill="auto"/>
            <w:vAlign w:val="center"/>
            <w:hideMark/>
          </w:tcPr>
          <w:p w:rsidR="00900E2D" w:rsidRPr="00A5746B" w:rsidRDefault="00900E2D" w:rsidP="0006129B">
            <w:pPr>
              <w:jc w:val="center"/>
              <w:rPr>
                <w:iCs/>
                <w:sz w:val="22"/>
              </w:rPr>
            </w:pPr>
            <w:r w:rsidRPr="00A5746B">
              <w:rPr>
                <w:iCs/>
                <w:sz w:val="22"/>
              </w:rPr>
              <w:t>3,1</w:t>
            </w:r>
          </w:p>
        </w:tc>
      </w:tr>
      <w:tr w:rsidR="00873E8F" w:rsidRPr="00A5746B" w:rsidTr="00C67D8F">
        <w:trPr>
          <w:cantSplit/>
          <w:jc w:val="center"/>
        </w:trPr>
        <w:tc>
          <w:tcPr>
            <w:tcW w:w="0" w:type="auto"/>
            <w:tcBorders>
              <w:top w:val="nil"/>
              <w:left w:val="single" w:sz="4" w:space="0" w:color="auto"/>
              <w:bottom w:val="single" w:sz="4" w:space="0" w:color="auto"/>
              <w:right w:val="single" w:sz="4" w:space="0" w:color="auto"/>
            </w:tcBorders>
            <w:vAlign w:val="center"/>
          </w:tcPr>
          <w:p w:rsidR="00900E2D" w:rsidRPr="00A5746B" w:rsidRDefault="00900E2D" w:rsidP="0006129B">
            <w:pPr>
              <w:jc w:val="center"/>
              <w:rPr>
                <w:iCs/>
                <w:sz w:val="22"/>
              </w:rPr>
            </w:pPr>
            <w:r w:rsidRPr="00A5746B">
              <w:rPr>
                <w:iCs/>
                <w:sz w:val="22"/>
              </w:rPr>
              <w:t>7</w:t>
            </w: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900E2D" w:rsidRPr="00A5746B" w:rsidRDefault="00900E2D" w:rsidP="0006129B">
            <w:pPr>
              <w:rPr>
                <w:iCs/>
                <w:sz w:val="22"/>
              </w:rPr>
            </w:pPr>
            <w:r w:rsidRPr="00A5746B">
              <w:rPr>
                <w:iCs/>
                <w:sz w:val="22"/>
              </w:rPr>
              <w:t>Административные здания</w:t>
            </w:r>
          </w:p>
        </w:tc>
        <w:tc>
          <w:tcPr>
            <w:tcW w:w="0" w:type="auto"/>
            <w:tcBorders>
              <w:top w:val="nil"/>
              <w:left w:val="nil"/>
              <w:bottom w:val="single" w:sz="4" w:space="0" w:color="auto"/>
              <w:right w:val="single" w:sz="4" w:space="0" w:color="auto"/>
            </w:tcBorders>
            <w:shd w:val="clear" w:color="auto" w:fill="auto"/>
            <w:vAlign w:val="center"/>
            <w:hideMark/>
          </w:tcPr>
          <w:p w:rsidR="00900E2D" w:rsidRPr="00A5746B" w:rsidRDefault="00900E2D" w:rsidP="0006129B">
            <w:pPr>
              <w:jc w:val="center"/>
              <w:rPr>
                <w:iCs/>
                <w:sz w:val="22"/>
              </w:rPr>
            </w:pPr>
            <w:r w:rsidRPr="00A5746B">
              <w:rPr>
                <w:iCs/>
                <w:sz w:val="22"/>
              </w:rPr>
              <w:t>1 работающий</w:t>
            </w:r>
          </w:p>
        </w:tc>
        <w:tc>
          <w:tcPr>
            <w:tcW w:w="0" w:type="auto"/>
            <w:tcBorders>
              <w:top w:val="nil"/>
              <w:left w:val="nil"/>
              <w:bottom w:val="single" w:sz="4" w:space="0" w:color="auto"/>
              <w:right w:val="single" w:sz="4" w:space="0" w:color="auto"/>
            </w:tcBorders>
            <w:shd w:val="clear" w:color="auto" w:fill="auto"/>
            <w:vAlign w:val="center"/>
            <w:hideMark/>
          </w:tcPr>
          <w:p w:rsidR="00900E2D" w:rsidRPr="00A5746B" w:rsidRDefault="00900E2D" w:rsidP="0006129B">
            <w:pPr>
              <w:jc w:val="center"/>
              <w:rPr>
                <w:iCs/>
                <w:sz w:val="22"/>
              </w:rPr>
            </w:pPr>
            <w:r w:rsidRPr="00A5746B">
              <w:rPr>
                <w:iCs/>
                <w:sz w:val="22"/>
              </w:rPr>
              <w:t>5</w:t>
            </w:r>
          </w:p>
        </w:tc>
        <w:tc>
          <w:tcPr>
            <w:tcW w:w="0" w:type="auto"/>
            <w:tcBorders>
              <w:top w:val="nil"/>
              <w:left w:val="nil"/>
              <w:bottom w:val="single" w:sz="4" w:space="0" w:color="auto"/>
              <w:right w:val="single" w:sz="4" w:space="0" w:color="auto"/>
            </w:tcBorders>
            <w:shd w:val="clear" w:color="auto" w:fill="auto"/>
            <w:vAlign w:val="center"/>
            <w:hideMark/>
          </w:tcPr>
          <w:p w:rsidR="00900E2D" w:rsidRPr="00A5746B" w:rsidRDefault="00900E2D" w:rsidP="0006129B">
            <w:pPr>
              <w:jc w:val="center"/>
              <w:rPr>
                <w:iCs/>
                <w:sz w:val="22"/>
              </w:rPr>
            </w:pPr>
            <w:r w:rsidRPr="00A5746B">
              <w:rPr>
                <w:iCs/>
                <w:sz w:val="22"/>
              </w:rPr>
              <w:t>10</w:t>
            </w:r>
          </w:p>
        </w:tc>
        <w:tc>
          <w:tcPr>
            <w:tcW w:w="0" w:type="auto"/>
            <w:tcBorders>
              <w:top w:val="nil"/>
              <w:left w:val="nil"/>
              <w:bottom w:val="single" w:sz="4" w:space="0" w:color="auto"/>
              <w:right w:val="single" w:sz="4" w:space="0" w:color="auto"/>
            </w:tcBorders>
            <w:shd w:val="clear" w:color="auto" w:fill="auto"/>
            <w:vAlign w:val="center"/>
            <w:hideMark/>
          </w:tcPr>
          <w:p w:rsidR="00900E2D" w:rsidRPr="00A5746B" w:rsidRDefault="00900E2D" w:rsidP="0006129B">
            <w:pPr>
              <w:jc w:val="center"/>
              <w:rPr>
                <w:iCs/>
                <w:sz w:val="22"/>
              </w:rPr>
            </w:pPr>
            <w:r w:rsidRPr="00A5746B">
              <w:rPr>
                <w:iCs/>
                <w:sz w:val="22"/>
              </w:rPr>
              <w:t>1,3</w:t>
            </w:r>
          </w:p>
        </w:tc>
      </w:tr>
      <w:tr w:rsidR="00873E8F" w:rsidRPr="00A5746B" w:rsidTr="00C67D8F">
        <w:trPr>
          <w:cantSplit/>
          <w:jc w:val="center"/>
        </w:trPr>
        <w:tc>
          <w:tcPr>
            <w:tcW w:w="0" w:type="auto"/>
            <w:tcBorders>
              <w:top w:val="nil"/>
              <w:left w:val="single" w:sz="4" w:space="0" w:color="auto"/>
              <w:bottom w:val="single" w:sz="4" w:space="0" w:color="auto"/>
              <w:right w:val="single" w:sz="4" w:space="0" w:color="auto"/>
            </w:tcBorders>
            <w:vAlign w:val="center"/>
          </w:tcPr>
          <w:p w:rsidR="00900E2D" w:rsidRPr="00A5746B" w:rsidRDefault="00900E2D" w:rsidP="0006129B">
            <w:pPr>
              <w:jc w:val="center"/>
              <w:rPr>
                <w:iCs/>
                <w:sz w:val="22"/>
              </w:rPr>
            </w:pPr>
            <w:r w:rsidRPr="00A5746B">
              <w:rPr>
                <w:iCs/>
                <w:sz w:val="22"/>
              </w:rPr>
              <w:t>8</w:t>
            </w: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900E2D" w:rsidRPr="00A5746B" w:rsidRDefault="00900E2D" w:rsidP="0006129B">
            <w:pPr>
              <w:rPr>
                <w:iCs/>
                <w:sz w:val="22"/>
              </w:rPr>
            </w:pPr>
            <w:r w:rsidRPr="00A5746B">
              <w:rPr>
                <w:iCs/>
                <w:sz w:val="22"/>
              </w:rPr>
              <w:t>Общеобразовательные школы с душевыми при гимнастических залах и столовыми на полуфа</w:t>
            </w:r>
            <w:r w:rsidRPr="00A5746B">
              <w:rPr>
                <w:iCs/>
                <w:sz w:val="22"/>
              </w:rPr>
              <w:t>б</w:t>
            </w:r>
            <w:r w:rsidRPr="00A5746B">
              <w:rPr>
                <w:iCs/>
                <w:sz w:val="22"/>
              </w:rPr>
              <w:t>рикатах</w:t>
            </w:r>
          </w:p>
        </w:tc>
        <w:tc>
          <w:tcPr>
            <w:tcW w:w="0" w:type="auto"/>
            <w:tcBorders>
              <w:top w:val="nil"/>
              <w:left w:val="nil"/>
              <w:bottom w:val="single" w:sz="4" w:space="0" w:color="auto"/>
              <w:right w:val="single" w:sz="4" w:space="0" w:color="auto"/>
            </w:tcBorders>
            <w:shd w:val="clear" w:color="auto" w:fill="auto"/>
            <w:vAlign w:val="center"/>
            <w:hideMark/>
          </w:tcPr>
          <w:p w:rsidR="00900E2D" w:rsidRPr="00A5746B" w:rsidRDefault="00900E2D" w:rsidP="0006129B">
            <w:pPr>
              <w:jc w:val="center"/>
              <w:rPr>
                <w:iCs/>
                <w:sz w:val="22"/>
              </w:rPr>
            </w:pPr>
            <w:r w:rsidRPr="00A5746B">
              <w:rPr>
                <w:iCs/>
                <w:sz w:val="22"/>
              </w:rPr>
              <w:t>1 учащийся</w:t>
            </w:r>
          </w:p>
        </w:tc>
        <w:tc>
          <w:tcPr>
            <w:tcW w:w="0" w:type="auto"/>
            <w:tcBorders>
              <w:top w:val="nil"/>
              <w:left w:val="nil"/>
              <w:bottom w:val="single" w:sz="4" w:space="0" w:color="auto"/>
              <w:right w:val="single" w:sz="4" w:space="0" w:color="auto"/>
            </w:tcBorders>
            <w:shd w:val="clear" w:color="auto" w:fill="auto"/>
            <w:vAlign w:val="center"/>
            <w:hideMark/>
          </w:tcPr>
          <w:p w:rsidR="00900E2D" w:rsidRPr="00A5746B" w:rsidRDefault="00900E2D" w:rsidP="0006129B">
            <w:pPr>
              <w:jc w:val="center"/>
              <w:rPr>
                <w:iCs/>
                <w:sz w:val="22"/>
              </w:rPr>
            </w:pPr>
            <w:r w:rsidRPr="00A5746B">
              <w:rPr>
                <w:iCs/>
                <w:sz w:val="22"/>
              </w:rPr>
              <w:t>3</w:t>
            </w:r>
          </w:p>
        </w:tc>
        <w:tc>
          <w:tcPr>
            <w:tcW w:w="0" w:type="auto"/>
            <w:tcBorders>
              <w:top w:val="nil"/>
              <w:left w:val="nil"/>
              <w:bottom w:val="single" w:sz="4" w:space="0" w:color="auto"/>
              <w:right w:val="single" w:sz="4" w:space="0" w:color="auto"/>
            </w:tcBorders>
            <w:shd w:val="clear" w:color="auto" w:fill="auto"/>
            <w:vAlign w:val="center"/>
            <w:hideMark/>
          </w:tcPr>
          <w:p w:rsidR="00900E2D" w:rsidRPr="00A5746B" w:rsidRDefault="00900E2D" w:rsidP="0006129B">
            <w:pPr>
              <w:jc w:val="center"/>
              <w:rPr>
                <w:iCs/>
                <w:sz w:val="22"/>
              </w:rPr>
            </w:pPr>
            <w:r w:rsidRPr="00A5746B">
              <w:rPr>
                <w:iCs/>
                <w:sz w:val="22"/>
              </w:rPr>
              <w:t>10</w:t>
            </w:r>
          </w:p>
        </w:tc>
        <w:tc>
          <w:tcPr>
            <w:tcW w:w="0" w:type="auto"/>
            <w:tcBorders>
              <w:top w:val="nil"/>
              <w:left w:val="nil"/>
              <w:bottom w:val="single" w:sz="4" w:space="0" w:color="auto"/>
              <w:right w:val="single" w:sz="4" w:space="0" w:color="auto"/>
            </w:tcBorders>
            <w:shd w:val="clear" w:color="auto" w:fill="auto"/>
            <w:vAlign w:val="center"/>
            <w:hideMark/>
          </w:tcPr>
          <w:p w:rsidR="00900E2D" w:rsidRPr="00A5746B" w:rsidRDefault="00900E2D" w:rsidP="0006129B">
            <w:pPr>
              <w:jc w:val="center"/>
              <w:rPr>
                <w:iCs/>
                <w:sz w:val="22"/>
              </w:rPr>
            </w:pPr>
            <w:r w:rsidRPr="00A5746B">
              <w:rPr>
                <w:iCs/>
                <w:sz w:val="22"/>
              </w:rPr>
              <w:t>0,8</w:t>
            </w:r>
          </w:p>
        </w:tc>
      </w:tr>
      <w:tr w:rsidR="00873E8F" w:rsidRPr="00A5746B" w:rsidTr="00C67D8F">
        <w:trPr>
          <w:cantSplit/>
          <w:jc w:val="center"/>
        </w:trPr>
        <w:tc>
          <w:tcPr>
            <w:tcW w:w="0" w:type="auto"/>
            <w:tcBorders>
              <w:top w:val="nil"/>
              <w:left w:val="single" w:sz="4" w:space="0" w:color="auto"/>
              <w:bottom w:val="single" w:sz="4" w:space="0" w:color="auto"/>
              <w:right w:val="single" w:sz="4" w:space="0" w:color="auto"/>
            </w:tcBorders>
            <w:vAlign w:val="center"/>
          </w:tcPr>
          <w:p w:rsidR="00900E2D" w:rsidRPr="00A5746B" w:rsidRDefault="00900E2D" w:rsidP="0006129B">
            <w:pPr>
              <w:jc w:val="center"/>
              <w:rPr>
                <w:iCs/>
                <w:sz w:val="22"/>
              </w:rPr>
            </w:pPr>
            <w:r w:rsidRPr="00A5746B">
              <w:rPr>
                <w:iCs/>
                <w:sz w:val="22"/>
              </w:rPr>
              <w:t>9</w:t>
            </w: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900E2D" w:rsidRPr="00A5746B" w:rsidRDefault="00900E2D" w:rsidP="0006129B">
            <w:pPr>
              <w:rPr>
                <w:iCs/>
                <w:sz w:val="22"/>
              </w:rPr>
            </w:pPr>
            <w:r w:rsidRPr="00A5746B">
              <w:rPr>
                <w:iCs/>
                <w:sz w:val="22"/>
              </w:rPr>
              <w:t>Физкультурно-оздоровительные комплексы</w:t>
            </w:r>
          </w:p>
        </w:tc>
        <w:tc>
          <w:tcPr>
            <w:tcW w:w="0" w:type="auto"/>
            <w:tcBorders>
              <w:top w:val="nil"/>
              <w:left w:val="nil"/>
              <w:bottom w:val="single" w:sz="4" w:space="0" w:color="auto"/>
              <w:right w:val="single" w:sz="4" w:space="0" w:color="auto"/>
            </w:tcBorders>
            <w:shd w:val="clear" w:color="auto" w:fill="auto"/>
            <w:vAlign w:val="center"/>
            <w:hideMark/>
          </w:tcPr>
          <w:p w:rsidR="00900E2D" w:rsidRPr="00A5746B" w:rsidRDefault="00900E2D" w:rsidP="0006129B">
            <w:pPr>
              <w:jc w:val="center"/>
              <w:rPr>
                <w:iCs/>
                <w:sz w:val="22"/>
              </w:rPr>
            </w:pPr>
            <w:r w:rsidRPr="00A5746B">
              <w:rPr>
                <w:iCs/>
                <w:sz w:val="22"/>
              </w:rPr>
              <w:t>1 человек</w:t>
            </w:r>
          </w:p>
        </w:tc>
        <w:tc>
          <w:tcPr>
            <w:tcW w:w="0" w:type="auto"/>
            <w:tcBorders>
              <w:top w:val="nil"/>
              <w:left w:val="nil"/>
              <w:bottom w:val="single" w:sz="4" w:space="0" w:color="auto"/>
              <w:right w:val="single" w:sz="4" w:space="0" w:color="auto"/>
            </w:tcBorders>
            <w:shd w:val="clear" w:color="auto" w:fill="auto"/>
            <w:vAlign w:val="center"/>
            <w:hideMark/>
          </w:tcPr>
          <w:p w:rsidR="00900E2D" w:rsidRPr="00A5746B" w:rsidRDefault="00900E2D" w:rsidP="0006129B">
            <w:pPr>
              <w:jc w:val="center"/>
              <w:rPr>
                <w:iCs/>
                <w:sz w:val="22"/>
              </w:rPr>
            </w:pPr>
            <w:r w:rsidRPr="00A5746B">
              <w:rPr>
                <w:iCs/>
                <w:sz w:val="22"/>
              </w:rPr>
              <w:t>30</w:t>
            </w:r>
          </w:p>
        </w:tc>
        <w:tc>
          <w:tcPr>
            <w:tcW w:w="0" w:type="auto"/>
            <w:tcBorders>
              <w:top w:val="nil"/>
              <w:left w:val="nil"/>
              <w:bottom w:val="single" w:sz="4" w:space="0" w:color="auto"/>
              <w:right w:val="single" w:sz="4" w:space="0" w:color="auto"/>
            </w:tcBorders>
            <w:shd w:val="clear" w:color="auto" w:fill="auto"/>
            <w:vAlign w:val="center"/>
            <w:hideMark/>
          </w:tcPr>
          <w:p w:rsidR="00900E2D" w:rsidRPr="00A5746B" w:rsidRDefault="00900E2D" w:rsidP="0006129B">
            <w:pPr>
              <w:jc w:val="center"/>
              <w:rPr>
                <w:iCs/>
                <w:sz w:val="22"/>
              </w:rPr>
            </w:pPr>
            <w:r w:rsidRPr="00A5746B">
              <w:rPr>
                <w:iCs/>
                <w:sz w:val="22"/>
              </w:rPr>
              <w:t>5</w:t>
            </w:r>
          </w:p>
        </w:tc>
        <w:tc>
          <w:tcPr>
            <w:tcW w:w="0" w:type="auto"/>
            <w:tcBorders>
              <w:top w:val="nil"/>
              <w:left w:val="nil"/>
              <w:bottom w:val="single" w:sz="4" w:space="0" w:color="auto"/>
              <w:right w:val="single" w:sz="4" w:space="0" w:color="auto"/>
            </w:tcBorders>
            <w:shd w:val="clear" w:color="auto" w:fill="auto"/>
            <w:vAlign w:val="center"/>
            <w:hideMark/>
          </w:tcPr>
          <w:p w:rsidR="00900E2D" w:rsidRPr="00A5746B" w:rsidRDefault="00900E2D" w:rsidP="0006129B">
            <w:pPr>
              <w:jc w:val="center"/>
              <w:rPr>
                <w:iCs/>
                <w:sz w:val="22"/>
              </w:rPr>
            </w:pPr>
            <w:r w:rsidRPr="00A5746B">
              <w:rPr>
                <w:iCs/>
                <w:sz w:val="22"/>
              </w:rPr>
              <w:t>17,5</w:t>
            </w:r>
          </w:p>
        </w:tc>
      </w:tr>
      <w:tr w:rsidR="00873E8F" w:rsidRPr="00A5746B" w:rsidTr="00C67D8F">
        <w:trPr>
          <w:cantSplit/>
          <w:jc w:val="center"/>
        </w:trPr>
        <w:tc>
          <w:tcPr>
            <w:tcW w:w="0" w:type="auto"/>
            <w:tcBorders>
              <w:top w:val="nil"/>
              <w:left w:val="single" w:sz="4" w:space="0" w:color="auto"/>
              <w:bottom w:val="single" w:sz="4" w:space="0" w:color="auto"/>
              <w:right w:val="single" w:sz="4" w:space="0" w:color="auto"/>
            </w:tcBorders>
            <w:vAlign w:val="center"/>
          </w:tcPr>
          <w:p w:rsidR="00900E2D" w:rsidRPr="00A5746B" w:rsidRDefault="00900E2D" w:rsidP="0006129B">
            <w:pPr>
              <w:jc w:val="center"/>
              <w:rPr>
                <w:iCs/>
                <w:sz w:val="22"/>
              </w:rPr>
            </w:pPr>
            <w:r w:rsidRPr="00A5746B">
              <w:rPr>
                <w:iCs/>
                <w:sz w:val="22"/>
              </w:rPr>
              <w:t>10</w:t>
            </w: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900E2D" w:rsidRPr="00A5746B" w:rsidRDefault="00900E2D" w:rsidP="0006129B">
            <w:pPr>
              <w:rPr>
                <w:iCs/>
                <w:sz w:val="22"/>
              </w:rPr>
            </w:pPr>
            <w:r w:rsidRPr="00A5746B">
              <w:rPr>
                <w:iCs/>
                <w:sz w:val="22"/>
              </w:rPr>
              <w:t>Предприятия общественного питания для приготовления п</w:t>
            </w:r>
            <w:r w:rsidRPr="00A5746B">
              <w:rPr>
                <w:iCs/>
                <w:sz w:val="22"/>
              </w:rPr>
              <w:t>и</w:t>
            </w:r>
            <w:r w:rsidRPr="00A5746B">
              <w:rPr>
                <w:iCs/>
                <w:sz w:val="22"/>
              </w:rPr>
              <w:t>щи реализуемой в обеденном зале</w:t>
            </w: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900E2D" w:rsidRPr="00A5746B" w:rsidRDefault="00900E2D" w:rsidP="0006129B">
            <w:pPr>
              <w:jc w:val="center"/>
              <w:rPr>
                <w:iCs/>
                <w:sz w:val="22"/>
              </w:rPr>
            </w:pPr>
            <w:r w:rsidRPr="00A5746B">
              <w:rPr>
                <w:iCs/>
                <w:sz w:val="22"/>
              </w:rPr>
              <w:t>1 посетитель</w:t>
            </w: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900E2D" w:rsidRPr="00A5746B" w:rsidRDefault="00900E2D" w:rsidP="0006129B">
            <w:pPr>
              <w:jc w:val="center"/>
              <w:rPr>
                <w:iCs/>
                <w:sz w:val="22"/>
              </w:rPr>
            </w:pPr>
            <w:r w:rsidRPr="00A5746B">
              <w:rPr>
                <w:iCs/>
                <w:sz w:val="22"/>
              </w:rPr>
              <w:t>12</w:t>
            </w: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900E2D" w:rsidRPr="00A5746B" w:rsidRDefault="00900E2D" w:rsidP="0006129B">
            <w:pPr>
              <w:jc w:val="center"/>
              <w:rPr>
                <w:iCs/>
                <w:sz w:val="22"/>
              </w:rPr>
            </w:pPr>
            <w:r w:rsidRPr="00A5746B">
              <w:rPr>
                <w:iCs/>
                <w:sz w:val="22"/>
              </w:rPr>
              <w:t>10</w:t>
            </w: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900E2D" w:rsidRPr="00A5746B" w:rsidRDefault="00900E2D" w:rsidP="0006129B">
            <w:pPr>
              <w:jc w:val="center"/>
              <w:rPr>
                <w:iCs/>
                <w:sz w:val="22"/>
              </w:rPr>
            </w:pPr>
            <w:r w:rsidRPr="00A5746B">
              <w:rPr>
                <w:iCs/>
                <w:sz w:val="22"/>
              </w:rPr>
              <w:t>3,2</w:t>
            </w:r>
          </w:p>
        </w:tc>
      </w:tr>
      <w:tr w:rsidR="00873E8F" w:rsidRPr="00A5746B" w:rsidTr="00C67D8F">
        <w:trPr>
          <w:cantSplit/>
          <w:jc w:val="center"/>
        </w:trPr>
        <w:tc>
          <w:tcPr>
            <w:tcW w:w="0" w:type="auto"/>
            <w:tcBorders>
              <w:top w:val="nil"/>
              <w:left w:val="single" w:sz="4" w:space="0" w:color="auto"/>
              <w:bottom w:val="single" w:sz="4" w:space="0" w:color="auto"/>
              <w:right w:val="single" w:sz="4" w:space="0" w:color="auto"/>
            </w:tcBorders>
            <w:vAlign w:val="center"/>
          </w:tcPr>
          <w:p w:rsidR="00900E2D" w:rsidRPr="00A5746B" w:rsidRDefault="00900E2D" w:rsidP="0006129B">
            <w:pPr>
              <w:jc w:val="center"/>
              <w:rPr>
                <w:iCs/>
                <w:sz w:val="22"/>
              </w:rPr>
            </w:pPr>
            <w:r w:rsidRPr="00A5746B">
              <w:rPr>
                <w:iCs/>
                <w:sz w:val="22"/>
              </w:rPr>
              <w:t>11</w:t>
            </w: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900E2D" w:rsidRPr="00A5746B" w:rsidRDefault="00900E2D" w:rsidP="0006129B">
            <w:pPr>
              <w:rPr>
                <w:iCs/>
                <w:sz w:val="22"/>
              </w:rPr>
            </w:pPr>
            <w:r w:rsidRPr="00A5746B">
              <w:rPr>
                <w:iCs/>
                <w:sz w:val="22"/>
              </w:rPr>
              <w:t>Магазины продовольственные</w:t>
            </w:r>
          </w:p>
        </w:tc>
        <w:tc>
          <w:tcPr>
            <w:tcW w:w="0" w:type="auto"/>
            <w:tcBorders>
              <w:top w:val="nil"/>
              <w:left w:val="nil"/>
              <w:bottom w:val="single" w:sz="4" w:space="0" w:color="auto"/>
              <w:right w:val="single" w:sz="4" w:space="0" w:color="auto"/>
            </w:tcBorders>
            <w:shd w:val="clear" w:color="auto" w:fill="auto"/>
            <w:vAlign w:val="center"/>
            <w:hideMark/>
          </w:tcPr>
          <w:p w:rsidR="00900E2D" w:rsidRPr="00A5746B" w:rsidRDefault="00900E2D" w:rsidP="0006129B">
            <w:pPr>
              <w:jc w:val="center"/>
              <w:rPr>
                <w:iCs/>
                <w:sz w:val="22"/>
              </w:rPr>
            </w:pPr>
            <w:r w:rsidRPr="00A5746B">
              <w:rPr>
                <w:iCs/>
                <w:sz w:val="22"/>
              </w:rPr>
              <w:t>1 работающий</w:t>
            </w:r>
          </w:p>
        </w:tc>
        <w:tc>
          <w:tcPr>
            <w:tcW w:w="0" w:type="auto"/>
            <w:tcBorders>
              <w:top w:val="nil"/>
              <w:left w:val="nil"/>
              <w:bottom w:val="single" w:sz="4" w:space="0" w:color="auto"/>
              <w:right w:val="single" w:sz="4" w:space="0" w:color="auto"/>
            </w:tcBorders>
            <w:shd w:val="clear" w:color="auto" w:fill="auto"/>
            <w:vAlign w:val="center"/>
            <w:hideMark/>
          </w:tcPr>
          <w:p w:rsidR="00900E2D" w:rsidRPr="00A5746B" w:rsidRDefault="00900E2D" w:rsidP="0006129B">
            <w:pPr>
              <w:jc w:val="center"/>
              <w:rPr>
                <w:iCs/>
                <w:sz w:val="22"/>
              </w:rPr>
            </w:pPr>
            <w:r w:rsidRPr="00A5746B">
              <w:rPr>
                <w:iCs/>
                <w:sz w:val="22"/>
              </w:rPr>
              <w:t>12</w:t>
            </w:r>
          </w:p>
        </w:tc>
        <w:tc>
          <w:tcPr>
            <w:tcW w:w="0" w:type="auto"/>
            <w:tcBorders>
              <w:top w:val="nil"/>
              <w:left w:val="nil"/>
              <w:bottom w:val="single" w:sz="4" w:space="0" w:color="auto"/>
              <w:right w:val="single" w:sz="4" w:space="0" w:color="auto"/>
            </w:tcBorders>
            <w:shd w:val="clear" w:color="auto" w:fill="auto"/>
            <w:vAlign w:val="center"/>
            <w:hideMark/>
          </w:tcPr>
          <w:p w:rsidR="00900E2D" w:rsidRPr="00A5746B" w:rsidRDefault="00900E2D" w:rsidP="0006129B">
            <w:pPr>
              <w:jc w:val="center"/>
              <w:rPr>
                <w:iCs/>
                <w:sz w:val="22"/>
              </w:rPr>
            </w:pPr>
            <w:r w:rsidRPr="00A5746B">
              <w:rPr>
                <w:iCs/>
                <w:sz w:val="22"/>
              </w:rPr>
              <w:t>30</w:t>
            </w:r>
          </w:p>
        </w:tc>
        <w:tc>
          <w:tcPr>
            <w:tcW w:w="0" w:type="auto"/>
            <w:tcBorders>
              <w:top w:val="nil"/>
              <w:left w:val="nil"/>
              <w:bottom w:val="single" w:sz="4" w:space="0" w:color="auto"/>
              <w:right w:val="single" w:sz="4" w:space="0" w:color="auto"/>
            </w:tcBorders>
            <w:shd w:val="clear" w:color="auto" w:fill="auto"/>
            <w:vAlign w:val="center"/>
            <w:hideMark/>
          </w:tcPr>
          <w:p w:rsidR="00900E2D" w:rsidRPr="00A5746B" w:rsidRDefault="00900E2D" w:rsidP="0006129B">
            <w:pPr>
              <w:jc w:val="center"/>
              <w:rPr>
                <w:iCs/>
                <w:sz w:val="22"/>
              </w:rPr>
            </w:pPr>
            <w:r w:rsidRPr="00A5746B">
              <w:rPr>
                <w:iCs/>
                <w:sz w:val="22"/>
              </w:rPr>
              <w:t>1,1</w:t>
            </w:r>
          </w:p>
        </w:tc>
      </w:tr>
      <w:tr w:rsidR="00873E8F" w:rsidRPr="00A5746B" w:rsidTr="00C67D8F">
        <w:trPr>
          <w:cantSplit/>
          <w:jc w:val="center"/>
        </w:trPr>
        <w:tc>
          <w:tcPr>
            <w:tcW w:w="0" w:type="auto"/>
            <w:tcBorders>
              <w:top w:val="nil"/>
              <w:left w:val="single" w:sz="4" w:space="0" w:color="auto"/>
              <w:bottom w:val="single" w:sz="4" w:space="0" w:color="auto"/>
              <w:right w:val="single" w:sz="4" w:space="0" w:color="auto"/>
            </w:tcBorders>
            <w:vAlign w:val="center"/>
          </w:tcPr>
          <w:p w:rsidR="00900E2D" w:rsidRPr="00A5746B" w:rsidRDefault="00900E2D" w:rsidP="0006129B">
            <w:pPr>
              <w:jc w:val="center"/>
              <w:rPr>
                <w:iCs/>
                <w:sz w:val="22"/>
              </w:rPr>
            </w:pPr>
            <w:r w:rsidRPr="00A5746B">
              <w:rPr>
                <w:iCs/>
                <w:sz w:val="22"/>
              </w:rPr>
              <w:t>12</w:t>
            </w: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900E2D" w:rsidRPr="00A5746B" w:rsidRDefault="00900E2D" w:rsidP="0006129B">
            <w:pPr>
              <w:rPr>
                <w:iCs/>
                <w:sz w:val="22"/>
              </w:rPr>
            </w:pPr>
            <w:r w:rsidRPr="00A5746B">
              <w:rPr>
                <w:iCs/>
                <w:sz w:val="22"/>
              </w:rPr>
              <w:t>Магазины промтоварные</w:t>
            </w:r>
          </w:p>
        </w:tc>
        <w:tc>
          <w:tcPr>
            <w:tcW w:w="0" w:type="auto"/>
            <w:tcBorders>
              <w:top w:val="nil"/>
              <w:left w:val="nil"/>
              <w:bottom w:val="single" w:sz="4" w:space="0" w:color="auto"/>
              <w:right w:val="single" w:sz="4" w:space="0" w:color="auto"/>
            </w:tcBorders>
            <w:shd w:val="clear" w:color="auto" w:fill="auto"/>
            <w:vAlign w:val="center"/>
            <w:hideMark/>
          </w:tcPr>
          <w:p w:rsidR="00900E2D" w:rsidRPr="00A5746B" w:rsidRDefault="00900E2D" w:rsidP="0006129B">
            <w:pPr>
              <w:jc w:val="center"/>
              <w:rPr>
                <w:iCs/>
                <w:sz w:val="22"/>
              </w:rPr>
            </w:pPr>
            <w:r w:rsidRPr="00A5746B">
              <w:rPr>
                <w:iCs/>
                <w:sz w:val="22"/>
              </w:rPr>
              <w:t>То же</w:t>
            </w:r>
          </w:p>
        </w:tc>
        <w:tc>
          <w:tcPr>
            <w:tcW w:w="0" w:type="auto"/>
            <w:tcBorders>
              <w:top w:val="nil"/>
              <w:left w:val="nil"/>
              <w:bottom w:val="single" w:sz="4" w:space="0" w:color="auto"/>
              <w:right w:val="single" w:sz="4" w:space="0" w:color="auto"/>
            </w:tcBorders>
            <w:shd w:val="clear" w:color="auto" w:fill="auto"/>
            <w:vAlign w:val="center"/>
            <w:hideMark/>
          </w:tcPr>
          <w:p w:rsidR="00900E2D" w:rsidRPr="00A5746B" w:rsidRDefault="00900E2D" w:rsidP="0006129B">
            <w:pPr>
              <w:jc w:val="center"/>
              <w:rPr>
                <w:iCs/>
                <w:sz w:val="22"/>
              </w:rPr>
            </w:pPr>
            <w:r w:rsidRPr="00A5746B">
              <w:rPr>
                <w:iCs/>
                <w:sz w:val="22"/>
              </w:rPr>
              <w:t>8</w:t>
            </w:r>
          </w:p>
        </w:tc>
        <w:tc>
          <w:tcPr>
            <w:tcW w:w="0" w:type="auto"/>
            <w:tcBorders>
              <w:top w:val="nil"/>
              <w:left w:val="nil"/>
              <w:bottom w:val="single" w:sz="4" w:space="0" w:color="auto"/>
              <w:right w:val="single" w:sz="4" w:space="0" w:color="auto"/>
            </w:tcBorders>
            <w:shd w:val="clear" w:color="auto" w:fill="auto"/>
            <w:vAlign w:val="center"/>
            <w:hideMark/>
          </w:tcPr>
          <w:p w:rsidR="00900E2D" w:rsidRPr="00A5746B" w:rsidRDefault="00900E2D" w:rsidP="0006129B">
            <w:pPr>
              <w:jc w:val="center"/>
              <w:rPr>
                <w:iCs/>
                <w:sz w:val="22"/>
              </w:rPr>
            </w:pPr>
            <w:r w:rsidRPr="00A5746B">
              <w:rPr>
                <w:iCs/>
                <w:sz w:val="22"/>
              </w:rPr>
              <w:t>30</w:t>
            </w:r>
          </w:p>
        </w:tc>
        <w:tc>
          <w:tcPr>
            <w:tcW w:w="0" w:type="auto"/>
            <w:tcBorders>
              <w:top w:val="nil"/>
              <w:left w:val="nil"/>
              <w:bottom w:val="single" w:sz="4" w:space="0" w:color="auto"/>
              <w:right w:val="single" w:sz="4" w:space="0" w:color="auto"/>
            </w:tcBorders>
            <w:shd w:val="clear" w:color="auto" w:fill="auto"/>
            <w:vAlign w:val="center"/>
            <w:hideMark/>
          </w:tcPr>
          <w:p w:rsidR="00900E2D" w:rsidRPr="00A5746B" w:rsidRDefault="00900E2D" w:rsidP="0006129B">
            <w:pPr>
              <w:jc w:val="center"/>
              <w:rPr>
                <w:iCs/>
                <w:sz w:val="22"/>
              </w:rPr>
            </w:pPr>
            <w:r w:rsidRPr="00A5746B">
              <w:rPr>
                <w:iCs/>
                <w:sz w:val="22"/>
              </w:rPr>
              <w:t>0,7</w:t>
            </w:r>
          </w:p>
        </w:tc>
      </w:tr>
    </w:tbl>
    <w:p w:rsidR="00900E2D" w:rsidRPr="00A5746B" w:rsidRDefault="00900E2D" w:rsidP="0006129B">
      <w:pPr>
        <w:pStyle w:val="Affb"/>
      </w:pPr>
      <w:r w:rsidRPr="00A5746B">
        <w:t>Примечания:</w:t>
      </w:r>
    </w:p>
    <w:p w:rsidR="00213A8B" w:rsidRPr="00A5746B" w:rsidRDefault="00213A8B" w:rsidP="0006129B">
      <w:pPr>
        <w:pStyle w:val="Affb"/>
      </w:pPr>
      <w:r w:rsidRPr="00A5746B">
        <w:t>1</w:t>
      </w:r>
      <w:r w:rsidR="000F34E7" w:rsidRPr="00A5746B">
        <w:t>)</w:t>
      </w:r>
      <w:r w:rsidRPr="00A5746B">
        <w:t xml:space="preserve"> </w:t>
      </w:r>
      <w:r w:rsidR="000F34E7" w:rsidRPr="00A5746B">
        <w:t>н</w:t>
      </w:r>
      <w:r w:rsidRPr="00A5746B">
        <w:t>ормы расхода воды установлены для основных потребителей и включают все допо</w:t>
      </w:r>
      <w:r w:rsidRPr="00A5746B">
        <w:t>л</w:t>
      </w:r>
      <w:r w:rsidRPr="00A5746B">
        <w:t>нительные расходы (обслуживающим персоналом, душевыми для обслуживания персонала, п</w:t>
      </w:r>
      <w:r w:rsidRPr="00A5746B">
        <w:t>о</w:t>
      </w:r>
      <w:r w:rsidRPr="00A5746B">
        <w:t>сетителя</w:t>
      </w:r>
      <w:r w:rsidR="00900E2D" w:rsidRPr="00A5746B">
        <w:t>ми, на уборку помещений и т.п.);</w:t>
      </w:r>
    </w:p>
    <w:p w:rsidR="00213A8B" w:rsidRPr="00A5746B" w:rsidRDefault="000F34E7" w:rsidP="0006129B">
      <w:pPr>
        <w:pStyle w:val="Affb"/>
      </w:pPr>
      <w:r w:rsidRPr="00A5746B">
        <w:t>2)</w:t>
      </w:r>
      <w:r w:rsidR="00213A8B" w:rsidRPr="00A5746B">
        <w:t xml:space="preserve"> </w:t>
      </w:r>
      <w:r w:rsidRPr="00A5746B">
        <w:t>д</w:t>
      </w:r>
      <w:r w:rsidR="00213A8B" w:rsidRPr="00A5746B">
        <w:t>ля водопотребителей гражданских зданий, сооружений и гражданских зданий, соор</w:t>
      </w:r>
      <w:r w:rsidR="00213A8B" w:rsidRPr="00A5746B">
        <w:t>у</w:t>
      </w:r>
      <w:r w:rsidR="00213A8B" w:rsidRPr="00A5746B">
        <w:t>жений и помещений, не указанных в настоящей таблице, нормы расхода воды следует прин</w:t>
      </w:r>
      <w:r w:rsidR="00213A8B" w:rsidRPr="00A5746B">
        <w:t>и</w:t>
      </w:r>
      <w:r w:rsidR="00213A8B" w:rsidRPr="00A5746B">
        <w:t>мать согласно настоящему приложению для потребителей, аналогичных по характеру водоп</w:t>
      </w:r>
      <w:r w:rsidR="00213A8B" w:rsidRPr="00A5746B">
        <w:t>о</w:t>
      </w:r>
      <w:r w:rsidR="00213A8B" w:rsidRPr="00A5746B">
        <w:t>требления.</w:t>
      </w:r>
    </w:p>
    <w:p w:rsidR="003E306D" w:rsidRPr="00A5746B" w:rsidRDefault="003E306D" w:rsidP="003E306D">
      <w:pPr>
        <w:pStyle w:val="Affb"/>
      </w:pPr>
    </w:p>
    <w:p w:rsidR="003E306D" w:rsidRPr="00A5746B" w:rsidRDefault="003E306D" w:rsidP="003E306D">
      <w:pPr>
        <w:pStyle w:val="aff9"/>
        <w:spacing w:line="240" w:lineRule="auto"/>
        <w:sectPr w:rsidR="003E306D" w:rsidRPr="00A5746B" w:rsidSect="003B765F">
          <w:pgSz w:w="11907" w:h="16840" w:code="9"/>
          <w:pgMar w:top="1134" w:right="851" w:bottom="1134" w:left="1134" w:header="340" w:footer="585" w:gutter="0"/>
          <w:cols w:space="708"/>
          <w:docGrid w:linePitch="360"/>
        </w:sectPr>
      </w:pPr>
    </w:p>
    <w:p w:rsidR="007B2B38" w:rsidRPr="00A5746B" w:rsidRDefault="007B2B38" w:rsidP="007B2B38">
      <w:pPr>
        <w:pStyle w:val="21"/>
        <w:spacing w:line="240" w:lineRule="auto"/>
      </w:pPr>
      <w:bookmarkStart w:id="160" w:name="_Toc121588496"/>
      <w:r w:rsidRPr="00A5746B">
        <w:rPr>
          <w:rStyle w:val="ed"/>
        </w:rPr>
        <w:lastRenderedPageBreak/>
        <w:t>2.4 Прогнозы приростов объемов потребления тепловой энергии (мощности) и теплоносителя с разделением по видам те</w:t>
      </w:r>
      <w:r w:rsidRPr="00A5746B">
        <w:rPr>
          <w:rStyle w:val="ed"/>
        </w:rPr>
        <w:t>п</w:t>
      </w:r>
      <w:r w:rsidRPr="00A5746B">
        <w:rPr>
          <w:rStyle w:val="ed"/>
        </w:rPr>
        <w:t>лопотребления в каждом расчетном элементе территориального деления и в зоне действия каждого из существующих или предлаг</w:t>
      </w:r>
      <w:r w:rsidRPr="00A5746B">
        <w:rPr>
          <w:rStyle w:val="ed"/>
        </w:rPr>
        <w:t>а</w:t>
      </w:r>
      <w:r w:rsidRPr="00A5746B">
        <w:rPr>
          <w:rStyle w:val="ed"/>
        </w:rPr>
        <w:t>емых для строительства источников тепловой энергии на каждом этапе</w:t>
      </w:r>
      <w:bookmarkEnd w:id="160"/>
    </w:p>
    <w:p w:rsidR="007B2B38" w:rsidRPr="00A5746B" w:rsidRDefault="007B2B38" w:rsidP="007B2B38">
      <w:pPr>
        <w:pStyle w:val="Affb"/>
        <w:rPr>
          <w:szCs w:val="24"/>
        </w:rPr>
      </w:pPr>
      <w:r w:rsidRPr="00A5746B">
        <w:rPr>
          <w:rFonts w:eastAsia="Times New Roman"/>
          <w:szCs w:val="24"/>
          <w:lang w:eastAsia="ru-RU"/>
        </w:rPr>
        <w:t>Планом развития предусматривается новое жилищное строительство, размещаемое на территориях существующей застройки путем р</w:t>
      </w:r>
      <w:r w:rsidRPr="00A5746B">
        <w:rPr>
          <w:rFonts w:eastAsia="Times New Roman"/>
          <w:szCs w:val="24"/>
          <w:lang w:eastAsia="ru-RU"/>
        </w:rPr>
        <w:t>е</w:t>
      </w:r>
      <w:r w:rsidRPr="00A5746B">
        <w:rPr>
          <w:rFonts w:eastAsia="Times New Roman"/>
          <w:szCs w:val="24"/>
          <w:lang w:eastAsia="ru-RU"/>
        </w:rPr>
        <w:t xml:space="preserve">конструкции и создания новой современной застройки, обеспечивающей комфортные условия проживания. </w:t>
      </w:r>
    </w:p>
    <w:p w:rsidR="007B2B38" w:rsidRPr="00A5746B" w:rsidRDefault="007B2B38" w:rsidP="007B2B38">
      <w:pPr>
        <w:pStyle w:val="Affb"/>
      </w:pPr>
      <w:r w:rsidRPr="00A5746B">
        <w:t>Прогнозы</w:t>
      </w:r>
      <w:r w:rsidRPr="00A5746B">
        <w:rPr>
          <w:spacing w:val="1"/>
        </w:rPr>
        <w:t xml:space="preserve"> </w:t>
      </w:r>
      <w:r w:rsidRPr="00A5746B">
        <w:t>приростов</w:t>
      </w:r>
      <w:r w:rsidRPr="00A5746B">
        <w:rPr>
          <w:spacing w:val="1"/>
        </w:rPr>
        <w:t xml:space="preserve"> </w:t>
      </w:r>
      <w:r w:rsidRPr="00A5746B">
        <w:t>объемов</w:t>
      </w:r>
      <w:r w:rsidRPr="00A5746B">
        <w:rPr>
          <w:spacing w:val="1"/>
        </w:rPr>
        <w:t xml:space="preserve"> </w:t>
      </w:r>
      <w:r w:rsidRPr="00A5746B">
        <w:t>потребления</w:t>
      </w:r>
      <w:r w:rsidRPr="00A5746B">
        <w:rPr>
          <w:spacing w:val="1"/>
        </w:rPr>
        <w:t xml:space="preserve"> </w:t>
      </w:r>
      <w:r w:rsidRPr="00A5746B">
        <w:t>тепловой</w:t>
      </w:r>
      <w:r w:rsidRPr="00A5746B">
        <w:rPr>
          <w:spacing w:val="1"/>
        </w:rPr>
        <w:t xml:space="preserve"> </w:t>
      </w:r>
      <w:r w:rsidRPr="00A5746B">
        <w:t>энергии</w:t>
      </w:r>
      <w:r w:rsidRPr="00A5746B">
        <w:rPr>
          <w:spacing w:val="1"/>
        </w:rPr>
        <w:t xml:space="preserve"> </w:t>
      </w:r>
      <w:r w:rsidRPr="00A5746B">
        <w:t>в</w:t>
      </w:r>
      <w:r w:rsidRPr="00A5746B">
        <w:rPr>
          <w:spacing w:val="1"/>
        </w:rPr>
        <w:t xml:space="preserve"> </w:t>
      </w:r>
      <w:r w:rsidRPr="00A5746B">
        <w:t>расчетных</w:t>
      </w:r>
      <w:r w:rsidRPr="00A5746B">
        <w:rPr>
          <w:spacing w:val="1"/>
        </w:rPr>
        <w:t xml:space="preserve"> </w:t>
      </w:r>
      <w:r w:rsidRPr="00A5746B">
        <w:t>элементах</w:t>
      </w:r>
      <w:r w:rsidRPr="00A5746B">
        <w:rPr>
          <w:spacing w:val="1"/>
        </w:rPr>
        <w:t xml:space="preserve"> </w:t>
      </w:r>
      <w:r w:rsidRPr="00A5746B">
        <w:t>территориального</w:t>
      </w:r>
      <w:r w:rsidRPr="00A5746B">
        <w:rPr>
          <w:spacing w:val="2"/>
        </w:rPr>
        <w:t xml:space="preserve"> </w:t>
      </w:r>
      <w:r w:rsidRPr="00A5746B">
        <w:t>деления</w:t>
      </w:r>
      <w:r w:rsidRPr="00A5746B">
        <w:rPr>
          <w:spacing w:val="-1"/>
        </w:rPr>
        <w:t xml:space="preserve"> </w:t>
      </w:r>
      <w:r w:rsidRPr="00A5746B">
        <w:t>приведены</w:t>
      </w:r>
      <w:r w:rsidRPr="00A5746B">
        <w:rPr>
          <w:spacing w:val="3"/>
        </w:rPr>
        <w:t xml:space="preserve"> </w:t>
      </w:r>
      <w:r w:rsidRPr="00A5746B">
        <w:t>в</w:t>
      </w:r>
      <w:r w:rsidRPr="00A5746B">
        <w:rPr>
          <w:spacing w:val="-2"/>
        </w:rPr>
        <w:t xml:space="preserve"> </w:t>
      </w:r>
      <w:r w:rsidRPr="00A5746B">
        <w:t>таблице</w:t>
      </w:r>
      <w:r w:rsidRPr="00A5746B">
        <w:rPr>
          <w:spacing w:val="1"/>
        </w:rPr>
        <w:t xml:space="preserve"> </w:t>
      </w:r>
      <w:hyperlink w:anchor="_bookmark9" w:history="1">
        <w:r w:rsidR="00A5746B">
          <w:t>47</w:t>
        </w:r>
      </w:hyperlink>
      <w:r w:rsidRPr="00A5746B">
        <w:t>. Перспективная тепловая нагрузка источников теплоснабжения была рассчитана с учетом планов по реконструкции системы теплосна</w:t>
      </w:r>
      <w:r w:rsidRPr="00A5746B">
        <w:t>б</w:t>
      </w:r>
      <w:r w:rsidRPr="00A5746B">
        <w:t>жения, рассмотренных в Главах 5, 7 и 8 настоящих Обосновывающих материалов.</w:t>
      </w:r>
    </w:p>
    <w:p w:rsidR="007B2B38" w:rsidRPr="00A5746B" w:rsidRDefault="007B2B38" w:rsidP="003E306D">
      <w:pPr>
        <w:pStyle w:val="aff9"/>
        <w:spacing w:line="240" w:lineRule="auto"/>
      </w:pPr>
    </w:p>
    <w:p w:rsidR="003E306D" w:rsidRPr="00A5746B" w:rsidRDefault="003E306D" w:rsidP="003E306D">
      <w:pPr>
        <w:pStyle w:val="aff9"/>
        <w:spacing w:line="240" w:lineRule="auto"/>
      </w:pPr>
      <w:r w:rsidRPr="00A5746B">
        <w:t xml:space="preserve">Таблица </w:t>
      </w:r>
      <w:fldSimple w:instr=" SEQ Таблица \* ARABIC ">
        <w:r w:rsidR="00A5746B" w:rsidRPr="00A5746B">
          <w:rPr>
            <w:noProof/>
          </w:rPr>
          <w:t>47</w:t>
        </w:r>
      </w:fldSimple>
      <w:r w:rsidRPr="00A5746B">
        <w:t xml:space="preserve"> - Прогноз спроса на тепловую мощность, Гкал/час</w:t>
      </w:r>
    </w:p>
    <w:tbl>
      <w:tblPr>
        <w:tblW w:w="14752"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5"/>
        <w:gridCol w:w="4427"/>
        <w:gridCol w:w="788"/>
        <w:gridCol w:w="955"/>
        <w:gridCol w:w="955"/>
        <w:gridCol w:w="955"/>
        <w:gridCol w:w="958"/>
        <w:gridCol w:w="973"/>
        <w:gridCol w:w="973"/>
        <w:gridCol w:w="3223"/>
      </w:tblGrid>
      <w:tr w:rsidR="00354E62" w:rsidRPr="00A5746B" w:rsidTr="00354E62">
        <w:trPr>
          <w:tblHeader/>
        </w:trPr>
        <w:tc>
          <w:tcPr>
            <w:tcW w:w="545" w:type="dxa"/>
            <w:shd w:val="clear" w:color="auto" w:fill="auto"/>
            <w:vAlign w:val="center"/>
            <w:hideMark/>
          </w:tcPr>
          <w:p w:rsidR="00354E62" w:rsidRPr="00A5746B" w:rsidRDefault="00354E62" w:rsidP="003E306D">
            <w:pPr>
              <w:rPr>
                <w:rFonts w:eastAsia="Times New Roman"/>
                <w:sz w:val="20"/>
                <w:szCs w:val="20"/>
                <w:lang w:eastAsia="ru-RU"/>
              </w:rPr>
            </w:pPr>
            <w:r w:rsidRPr="00A5746B">
              <w:rPr>
                <w:rFonts w:eastAsia="Times New Roman"/>
                <w:sz w:val="20"/>
                <w:szCs w:val="20"/>
                <w:lang w:eastAsia="ru-RU"/>
              </w:rPr>
              <w:t>№ п/п</w:t>
            </w:r>
          </w:p>
        </w:tc>
        <w:tc>
          <w:tcPr>
            <w:tcW w:w="4427" w:type="dxa"/>
            <w:shd w:val="clear" w:color="auto" w:fill="auto"/>
            <w:vAlign w:val="center"/>
            <w:hideMark/>
          </w:tcPr>
          <w:p w:rsidR="00354E62" w:rsidRPr="00A5746B" w:rsidRDefault="00354E62" w:rsidP="003E306D">
            <w:pPr>
              <w:rPr>
                <w:rFonts w:eastAsia="Times New Roman"/>
                <w:sz w:val="20"/>
                <w:szCs w:val="20"/>
                <w:lang w:eastAsia="ru-RU"/>
              </w:rPr>
            </w:pPr>
            <w:r w:rsidRPr="00A5746B">
              <w:rPr>
                <w:rFonts w:eastAsia="Times New Roman"/>
                <w:sz w:val="20"/>
                <w:szCs w:val="20"/>
                <w:lang w:eastAsia="ru-RU"/>
              </w:rPr>
              <w:t>Наименование показателей</w:t>
            </w:r>
          </w:p>
        </w:tc>
        <w:tc>
          <w:tcPr>
            <w:tcW w:w="788" w:type="dxa"/>
            <w:shd w:val="clear" w:color="auto" w:fill="auto"/>
            <w:vAlign w:val="center"/>
            <w:hideMark/>
          </w:tcPr>
          <w:p w:rsidR="00354E62" w:rsidRPr="00A5746B" w:rsidRDefault="00354E62" w:rsidP="00C52F24">
            <w:pPr>
              <w:jc w:val="center"/>
              <w:rPr>
                <w:rFonts w:eastAsia="Times New Roman"/>
                <w:sz w:val="20"/>
                <w:lang w:eastAsia="ru-RU"/>
              </w:rPr>
            </w:pPr>
            <w:r w:rsidRPr="00A5746B">
              <w:rPr>
                <w:rFonts w:eastAsia="Times New Roman"/>
                <w:sz w:val="20"/>
                <w:lang w:eastAsia="ru-RU"/>
              </w:rPr>
              <w:t>2022</w:t>
            </w:r>
          </w:p>
        </w:tc>
        <w:tc>
          <w:tcPr>
            <w:tcW w:w="955" w:type="dxa"/>
            <w:shd w:val="clear" w:color="auto" w:fill="auto"/>
            <w:vAlign w:val="center"/>
            <w:hideMark/>
          </w:tcPr>
          <w:p w:rsidR="00354E62" w:rsidRPr="00A5746B" w:rsidRDefault="00354E62" w:rsidP="00354E62">
            <w:pPr>
              <w:jc w:val="center"/>
              <w:rPr>
                <w:rFonts w:eastAsia="Times New Roman"/>
                <w:sz w:val="22"/>
                <w:lang w:eastAsia="ru-RU"/>
              </w:rPr>
            </w:pPr>
            <w:r w:rsidRPr="00A5746B">
              <w:rPr>
                <w:rFonts w:eastAsia="Times New Roman"/>
                <w:sz w:val="22"/>
                <w:lang w:eastAsia="ru-RU"/>
              </w:rPr>
              <w:t>2023</w:t>
            </w:r>
          </w:p>
        </w:tc>
        <w:tc>
          <w:tcPr>
            <w:tcW w:w="955" w:type="dxa"/>
            <w:shd w:val="clear" w:color="auto" w:fill="auto"/>
            <w:vAlign w:val="center"/>
            <w:hideMark/>
          </w:tcPr>
          <w:p w:rsidR="00354E62" w:rsidRPr="00A5746B" w:rsidRDefault="00354E62" w:rsidP="00354E62">
            <w:pPr>
              <w:jc w:val="center"/>
              <w:rPr>
                <w:rFonts w:eastAsia="Times New Roman"/>
                <w:sz w:val="22"/>
                <w:lang w:eastAsia="ru-RU"/>
              </w:rPr>
            </w:pPr>
            <w:r w:rsidRPr="00A5746B">
              <w:rPr>
                <w:rFonts w:eastAsia="Times New Roman"/>
                <w:sz w:val="22"/>
                <w:lang w:eastAsia="ru-RU"/>
              </w:rPr>
              <w:t>2024</w:t>
            </w:r>
          </w:p>
        </w:tc>
        <w:tc>
          <w:tcPr>
            <w:tcW w:w="955" w:type="dxa"/>
            <w:shd w:val="clear" w:color="auto" w:fill="auto"/>
            <w:vAlign w:val="center"/>
            <w:hideMark/>
          </w:tcPr>
          <w:p w:rsidR="00354E62" w:rsidRPr="00A5746B" w:rsidRDefault="00354E62" w:rsidP="00354E62">
            <w:pPr>
              <w:jc w:val="center"/>
              <w:rPr>
                <w:rFonts w:eastAsia="Times New Roman"/>
                <w:sz w:val="22"/>
                <w:lang w:eastAsia="ru-RU"/>
              </w:rPr>
            </w:pPr>
            <w:r w:rsidRPr="00A5746B">
              <w:rPr>
                <w:rFonts w:eastAsia="Times New Roman"/>
                <w:sz w:val="22"/>
                <w:lang w:eastAsia="ru-RU"/>
              </w:rPr>
              <w:t>2025</w:t>
            </w:r>
          </w:p>
        </w:tc>
        <w:tc>
          <w:tcPr>
            <w:tcW w:w="958" w:type="dxa"/>
            <w:shd w:val="clear" w:color="auto" w:fill="auto"/>
            <w:vAlign w:val="center"/>
            <w:hideMark/>
          </w:tcPr>
          <w:p w:rsidR="00354E62" w:rsidRPr="00A5746B" w:rsidRDefault="00354E62" w:rsidP="00354E62">
            <w:pPr>
              <w:jc w:val="center"/>
              <w:rPr>
                <w:rFonts w:eastAsia="Times New Roman"/>
                <w:sz w:val="22"/>
                <w:lang w:eastAsia="ru-RU"/>
              </w:rPr>
            </w:pPr>
            <w:r w:rsidRPr="00A5746B">
              <w:rPr>
                <w:rFonts w:eastAsia="Times New Roman"/>
                <w:sz w:val="22"/>
                <w:lang w:eastAsia="ru-RU"/>
              </w:rPr>
              <w:t>2026</w:t>
            </w:r>
          </w:p>
        </w:tc>
        <w:tc>
          <w:tcPr>
            <w:tcW w:w="973" w:type="dxa"/>
            <w:vAlign w:val="center"/>
          </w:tcPr>
          <w:p w:rsidR="00354E62" w:rsidRPr="00A5746B" w:rsidRDefault="00354E62" w:rsidP="00354E62">
            <w:pPr>
              <w:jc w:val="center"/>
              <w:rPr>
                <w:rFonts w:eastAsia="Times New Roman"/>
                <w:sz w:val="22"/>
                <w:lang w:eastAsia="ru-RU"/>
              </w:rPr>
            </w:pPr>
            <w:r w:rsidRPr="00A5746B">
              <w:rPr>
                <w:rFonts w:eastAsia="Times New Roman"/>
                <w:sz w:val="22"/>
                <w:lang w:eastAsia="ru-RU"/>
              </w:rPr>
              <w:t>2027</w:t>
            </w:r>
          </w:p>
        </w:tc>
        <w:tc>
          <w:tcPr>
            <w:tcW w:w="973" w:type="dxa"/>
            <w:shd w:val="clear" w:color="auto" w:fill="auto"/>
            <w:vAlign w:val="center"/>
            <w:hideMark/>
          </w:tcPr>
          <w:p w:rsidR="00354E62" w:rsidRPr="00A5746B" w:rsidRDefault="00354E62" w:rsidP="00354E62">
            <w:pPr>
              <w:jc w:val="center"/>
              <w:rPr>
                <w:rFonts w:eastAsia="Times New Roman"/>
                <w:sz w:val="22"/>
                <w:lang w:eastAsia="ru-RU"/>
              </w:rPr>
            </w:pPr>
            <w:r w:rsidRPr="00A5746B">
              <w:rPr>
                <w:rFonts w:eastAsia="Times New Roman"/>
                <w:sz w:val="22"/>
                <w:lang w:eastAsia="ru-RU"/>
              </w:rPr>
              <w:t>2028-2032</w:t>
            </w:r>
          </w:p>
        </w:tc>
        <w:tc>
          <w:tcPr>
            <w:tcW w:w="3223" w:type="dxa"/>
          </w:tcPr>
          <w:p w:rsidR="00354E62" w:rsidRPr="00A5746B" w:rsidRDefault="00354E62" w:rsidP="003E306D">
            <w:pPr>
              <w:rPr>
                <w:rFonts w:eastAsia="Times New Roman"/>
                <w:sz w:val="20"/>
                <w:szCs w:val="20"/>
                <w:lang w:eastAsia="ru-RU"/>
              </w:rPr>
            </w:pPr>
            <w:r w:rsidRPr="00A5746B">
              <w:rPr>
                <w:rFonts w:eastAsia="Times New Roman"/>
                <w:sz w:val="20"/>
                <w:szCs w:val="20"/>
                <w:lang w:eastAsia="ru-RU"/>
              </w:rPr>
              <w:t>Источник теплоснабжения</w:t>
            </w:r>
          </w:p>
        </w:tc>
      </w:tr>
      <w:tr w:rsidR="00354E62" w:rsidRPr="00A5746B" w:rsidTr="00354E62">
        <w:tc>
          <w:tcPr>
            <w:tcW w:w="545" w:type="dxa"/>
            <w:shd w:val="clear" w:color="auto" w:fill="auto"/>
            <w:vAlign w:val="center"/>
          </w:tcPr>
          <w:p w:rsidR="00354E62" w:rsidRPr="00A5746B" w:rsidRDefault="00354E62" w:rsidP="00C52F24">
            <w:pPr>
              <w:rPr>
                <w:rFonts w:eastAsia="Times New Roman"/>
                <w:sz w:val="20"/>
                <w:szCs w:val="20"/>
                <w:lang w:eastAsia="ru-RU"/>
              </w:rPr>
            </w:pPr>
            <w:r w:rsidRPr="00A5746B">
              <w:rPr>
                <w:rFonts w:eastAsia="Times New Roman"/>
                <w:sz w:val="20"/>
                <w:szCs w:val="20"/>
                <w:lang w:eastAsia="ru-RU"/>
              </w:rPr>
              <w:t>1</w:t>
            </w:r>
          </w:p>
        </w:tc>
        <w:tc>
          <w:tcPr>
            <w:tcW w:w="4427" w:type="dxa"/>
            <w:shd w:val="clear" w:color="auto" w:fill="auto"/>
            <w:vAlign w:val="center"/>
          </w:tcPr>
          <w:p w:rsidR="00354E62" w:rsidRPr="00A5746B" w:rsidRDefault="00354E62" w:rsidP="00C52F24">
            <w:pPr>
              <w:rPr>
                <w:rFonts w:eastAsia="Times New Roman"/>
                <w:sz w:val="20"/>
                <w:szCs w:val="20"/>
                <w:lang w:eastAsia="ru-RU"/>
              </w:rPr>
            </w:pPr>
            <w:r w:rsidRPr="00A5746B">
              <w:rPr>
                <w:rFonts w:eastAsia="Times New Roman"/>
                <w:sz w:val="20"/>
                <w:szCs w:val="20"/>
                <w:lang w:eastAsia="ru-RU"/>
              </w:rPr>
              <w:t>Жилищного фонд</w:t>
            </w:r>
          </w:p>
        </w:tc>
        <w:tc>
          <w:tcPr>
            <w:tcW w:w="788" w:type="dxa"/>
            <w:shd w:val="clear" w:color="auto" w:fill="auto"/>
            <w:vAlign w:val="center"/>
          </w:tcPr>
          <w:p w:rsidR="00354E62" w:rsidRPr="00A5746B" w:rsidRDefault="00354E62" w:rsidP="00C52F24">
            <w:pPr>
              <w:jc w:val="center"/>
              <w:rPr>
                <w:rFonts w:eastAsia="Times New Roman"/>
                <w:sz w:val="20"/>
                <w:szCs w:val="20"/>
                <w:lang w:eastAsia="ru-RU"/>
              </w:rPr>
            </w:pPr>
          </w:p>
        </w:tc>
        <w:tc>
          <w:tcPr>
            <w:tcW w:w="955" w:type="dxa"/>
            <w:shd w:val="clear" w:color="auto" w:fill="auto"/>
            <w:vAlign w:val="center"/>
          </w:tcPr>
          <w:p w:rsidR="00354E62" w:rsidRPr="00A5746B" w:rsidRDefault="00354E62" w:rsidP="00C52F24">
            <w:pPr>
              <w:jc w:val="center"/>
              <w:rPr>
                <w:rFonts w:eastAsia="Times New Roman"/>
                <w:sz w:val="20"/>
                <w:szCs w:val="20"/>
                <w:lang w:eastAsia="ru-RU"/>
              </w:rPr>
            </w:pPr>
          </w:p>
        </w:tc>
        <w:tc>
          <w:tcPr>
            <w:tcW w:w="955" w:type="dxa"/>
            <w:shd w:val="clear" w:color="auto" w:fill="auto"/>
            <w:vAlign w:val="center"/>
          </w:tcPr>
          <w:p w:rsidR="00354E62" w:rsidRPr="00A5746B" w:rsidRDefault="00354E62" w:rsidP="00C52F24">
            <w:pPr>
              <w:jc w:val="center"/>
              <w:rPr>
                <w:rFonts w:eastAsia="Times New Roman"/>
                <w:sz w:val="20"/>
                <w:szCs w:val="20"/>
                <w:lang w:eastAsia="ru-RU"/>
              </w:rPr>
            </w:pPr>
          </w:p>
        </w:tc>
        <w:tc>
          <w:tcPr>
            <w:tcW w:w="955" w:type="dxa"/>
            <w:shd w:val="clear" w:color="auto" w:fill="auto"/>
            <w:vAlign w:val="center"/>
          </w:tcPr>
          <w:p w:rsidR="00354E62" w:rsidRPr="00A5746B" w:rsidRDefault="00354E62" w:rsidP="00C52F24">
            <w:pPr>
              <w:jc w:val="center"/>
              <w:rPr>
                <w:rFonts w:eastAsia="Times New Roman"/>
                <w:sz w:val="20"/>
                <w:szCs w:val="20"/>
                <w:lang w:eastAsia="ru-RU"/>
              </w:rPr>
            </w:pPr>
          </w:p>
        </w:tc>
        <w:tc>
          <w:tcPr>
            <w:tcW w:w="958" w:type="dxa"/>
            <w:shd w:val="clear" w:color="auto" w:fill="auto"/>
            <w:vAlign w:val="center"/>
          </w:tcPr>
          <w:p w:rsidR="00354E62" w:rsidRPr="00A5746B" w:rsidRDefault="00354E62" w:rsidP="00C52F24">
            <w:pPr>
              <w:jc w:val="center"/>
              <w:rPr>
                <w:rFonts w:eastAsia="Times New Roman"/>
                <w:sz w:val="20"/>
                <w:szCs w:val="20"/>
                <w:lang w:eastAsia="ru-RU"/>
              </w:rPr>
            </w:pPr>
          </w:p>
        </w:tc>
        <w:tc>
          <w:tcPr>
            <w:tcW w:w="973" w:type="dxa"/>
          </w:tcPr>
          <w:p w:rsidR="00354E62" w:rsidRPr="00A5746B" w:rsidRDefault="00354E62" w:rsidP="00C52F24">
            <w:pPr>
              <w:jc w:val="center"/>
              <w:rPr>
                <w:rFonts w:eastAsia="Times New Roman"/>
                <w:sz w:val="20"/>
                <w:szCs w:val="20"/>
                <w:lang w:eastAsia="ru-RU"/>
              </w:rPr>
            </w:pPr>
          </w:p>
        </w:tc>
        <w:tc>
          <w:tcPr>
            <w:tcW w:w="973" w:type="dxa"/>
            <w:shd w:val="clear" w:color="auto" w:fill="auto"/>
            <w:vAlign w:val="center"/>
          </w:tcPr>
          <w:p w:rsidR="00354E62" w:rsidRPr="00A5746B" w:rsidRDefault="00354E62" w:rsidP="00C52F24">
            <w:pPr>
              <w:jc w:val="center"/>
              <w:rPr>
                <w:rFonts w:eastAsia="Times New Roman"/>
                <w:sz w:val="20"/>
                <w:szCs w:val="20"/>
                <w:lang w:eastAsia="ru-RU"/>
              </w:rPr>
            </w:pPr>
          </w:p>
        </w:tc>
        <w:tc>
          <w:tcPr>
            <w:tcW w:w="3223" w:type="dxa"/>
          </w:tcPr>
          <w:p w:rsidR="00354E62" w:rsidRPr="00A5746B" w:rsidRDefault="00354E62" w:rsidP="00C52F24">
            <w:pPr>
              <w:jc w:val="center"/>
              <w:rPr>
                <w:rFonts w:eastAsia="Times New Roman"/>
                <w:sz w:val="20"/>
                <w:szCs w:val="20"/>
                <w:lang w:eastAsia="ru-RU"/>
              </w:rPr>
            </w:pPr>
          </w:p>
        </w:tc>
      </w:tr>
      <w:tr w:rsidR="00354E62" w:rsidRPr="00A5746B" w:rsidTr="00354E62">
        <w:tc>
          <w:tcPr>
            <w:tcW w:w="545" w:type="dxa"/>
            <w:shd w:val="clear" w:color="auto" w:fill="auto"/>
            <w:vAlign w:val="center"/>
          </w:tcPr>
          <w:p w:rsidR="00354E62" w:rsidRPr="00A5746B" w:rsidRDefault="00354E62" w:rsidP="003E306D">
            <w:pPr>
              <w:rPr>
                <w:rFonts w:eastAsia="Times New Roman"/>
                <w:sz w:val="20"/>
                <w:szCs w:val="20"/>
                <w:lang w:eastAsia="ru-RU"/>
              </w:rPr>
            </w:pPr>
            <w:r w:rsidRPr="00A5746B">
              <w:rPr>
                <w:rFonts w:eastAsia="Times New Roman"/>
                <w:sz w:val="20"/>
                <w:szCs w:val="20"/>
                <w:lang w:eastAsia="ru-RU"/>
              </w:rPr>
              <w:t>1.1</w:t>
            </w:r>
          </w:p>
        </w:tc>
        <w:tc>
          <w:tcPr>
            <w:tcW w:w="4427" w:type="dxa"/>
            <w:shd w:val="clear" w:color="auto" w:fill="auto"/>
            <w:vAlign w:val="center"/>
            <w:hideMark/>
          </w:tcPr>
          <w:p w:rsidR="00354E62" w:rsidRPr="00A5746B" w:rsidRDefault="00354E62" w:rsidP="003E306D">
            <w:pPr>
              <w:rPr>
                <w:rFonts w:eastAsia="Times New Roman"/>
                <w:sz w:val="20"/>
                <w:szCs w:val="20"/>
                <w:lang w:eastAsia="ru-RU"/>
              </w:rPr>
            </w:pPr>
            <w:r w:rsidRPr="00A5746B">
              <w:rPr>
                <w:rFonts w:eastAsia="Times New Roman"/>
                <w:sz w:val="20"/>
                <w:szCs w:val="20"/>
                <w:lang w:eastAsia="ru-RU"/>
              </w:rPr>
              <w:t>Прирост тепловой нагрузки отопления и вент</w:t>
            </w:r>
            <w:r w:rsidRPr="00A5746B">
              <w:rPr>
                <w:rFonts w:eastAsia="Times New Roman"/>
                <w:sz w:val="20"/>
                <w:szCs w:val="20"/>
                <w:lang w:eastAsia="ru-RU"/>
              </w:rPr>
              <w:t>и</w:t>
            </w:r>
            <w:r w:rsidRPr="00A5746B">
              <w:rPr>
                <w:rFonts w:eastAsia="Times New Roman"/>
                <w:sz w:val="20"/>
                <w:szCs w:val="20"/>
                <w:lang w:eastAsia="ru-RU"/>
              </w:rPr>
              <w:t xml:space="preserve">ляции </w:t>
            </w:r>
          </w:p>
        </w:tc>
        <w:tc>
          <w:tcPr>
            <w:tcW w:w="788" w:type="dxa"/>
            <w:shd w:val="clear" w:color="auto" w:fill="auto"/>
            <w:vAlign w:val="center"/>
          </w:tcPr>
          <w:p w:rsidR="00354E62" w:rsidRPr="00A5746B" w:rsidRDefault="00354E62">
            <w:pPr>
              <w:jc w:val="center"/>
              <w:rPr>
                <w:sz w:val="20"/>
                <w:szCs w:val="20"/>
              </w:rPr>
            </w:pPr>
            <w:r w:rsidRPr="00A5746B">
              <w:rPr>
                <w:sz w:val="20"/>
                <w:szCs w:val="20"/>
              </w:rPr>
              <w:t>0</w:t>
            </w:r>
          </w:p>
        </w:tc>
        <w:tc>
          <w:tcPr>
            <w:tcW w:w="955" w:type="dxa"/>
            <w:shd w:val="clear" w:color="auto" w:fill="auto"/>
            <w:vAlign w:val="center"/>
          </w:tcPr>
          <w:p w:rsidR="00354E62" w:rsidRPr="00A5746B" w:rsidRDefault="00354E62">
            <w:pPr>
              <w:jc w:val="center"/>
              <w:rPr>
                <w:sz w:val="20"/>
                <w:szCs w:val="20"/>
              </w:rPr>
            </w:pPr>
            <w:r w:rsidRPr="00A5746B">
              <w:rPr>
                <w:sz w:val="20"/>
                <w:szCs w:val="20"/>
              </w:rPr>
              <w:t>0,12</w:t>
            </w:r>
          </w:p>
        </w:tc>
        <w:tc>
          <w:tcPr>
            <w:tcW w:w="955" w:type="dxa"/>
            <w:shd w:val="clear" w:color="auto" w:fill="auto"/>
            <w:vAlign w:val="center"/>
          </w:tcPr>
          <w:p w:rsidR="00354E62" w:rsidRPr="00A5746B" w:rsidRDefault="00354E62">
            <w:pPr>
              <w:jc w:val="center"/>
              <w:rPr>
                <w:sz w:val="20"/>
                <w:szCs w:val="20"/>
              </w:rPr>
            </w:pPr>
            <w:r w:rsidRPr="00A5746B">
              <w:rPr>
                <w:sz w:val="20"/>
                <w:szCs w:val="20"/>
              </w:rPr>
              <w:t>0,08</w:t>
            </w:r>
          </w:p>
        </w:tc>
        <w:tc>
          <w:tcPr>
            <w:tcW w:w="955" w:type="dxa"/>
            <w:shd w:val="clear" w:color="auto" w:fill="auto"/>
            <w:vAlign w:val="center"/>
          </w:tcPr>
          <w:p w:rsidR="00354E62" w:rsidRPr="00A5746B" w:rsidRDefault="00354E62">
            <w:pPr>
              <w:jc w:val="center"/>
              <w:rPr>
                <w:sz w:val="20"/>
                <w:szCs w:val="20"/>
              </w:rPr>
            </w:pPr>
            <w:r w:rsidRPr="00A5746B">
              <w:rPr>
                <w:sz w:val="20"/>
                <w:szCs w:val="20"/>
              </w:rPr>
              <w:t>0,1674</w:t>
            </w:r>
          </w:p>
        </w:tc>
        <w:tc>
          <w:tcPr>
            <w:tcW w:w="958" w:type="dxa"/>
            <w:shd w:val="clear" w:color="auto" w:fill="auto"/>
            <w:vAlign w:val="center"/>
          </w:tcPr>
          <w:p w:rsidR="00354E62" w:rsidRPr="00A5746B" w:rsidRDefault="00354E62">
            <w:pPr>
              <w:jc w:val="center"/>
              <w:rPr>
                <w:sz w:val="20"/>
                <w:szCs w:val="20"/>
              </w:rPr>
            </w:pPr>
            <w:r w:rsidRPr="00A5746B">
              <w:rPr>
                <w:sz w:val="20"/>
                <w:szCs w:val="20"/>
              </w:rPr>
              <w:t>0</w:t>
            </w:r>
          </w:p>
        </w:tc>
        <w:tc>
          <w:tcPr>
            <w:tcW w:w="973" w:type="dxa"/>
            <w:vAlign w:val="center"/>
          </w:tcPr>
          <w:p w:rsidR="00354E62" w:rsidRPr="00A5746B" w:rsidRDefault="00354E62">
            <w:pPr>
              <w:jc w:val="center"/>
              <w:rPr>
                <w:sz w:val="20"/>
                <w:szCs w:val="20"/>
              </w:rPr>
            </w:pPr>
            <w:r w:rsidRPr="00A5746B">
              <w:rPr>
                <w:sz w:val="20"/>
                <w:szCs w:val="20"/>
              </w:rPr>
              <w:t>0,2314</w:t>
            </w:r>
          </w:p>
        </w:tc>
        <w:tc>
          <w:tcPr>
            <w:tcW w:w="973" w:type="dxa"/>
            <w:shd w:val="clear" w:color="auto" w:fill="auto"/>
            <w:vAlign w:val="center"/>
          </w:tcPr>
          <w:p w:rsidR="00354E62" w:rsidRPr="00A5746B" w:rsidRDefault="00354E62">
            <w:pPr>
              <w:jc w:val="center"/>
              <w:rPr>
                <w:sz w:val="20"/>
                <w:szCs w:val="20"/>
              </w:rPr>
            </w:pPr>
            <w:r w:rsidRPr="00A5746B">
              <w:rPr>
                <w:sz w:val="20"/>
                <w:szCs w:val="20"/>
              </w:rPr>
              <w:t>0</w:t>
            </w:r>
          </w:p>
        </w:tc>
        <w:tc>
          <w:tcPr>
            <w:tcW w:w="3223" w:type="dxa"/>
          </w:tcPr>
          <w:p w:rsidR="00354E62" w:rsidRPr="00A5746B" w:rsidRDefault="00354E62" w:rsidP="003E306D">
            <w:pPr>
              <w:jc w:val="center"/>
              <w:rPr>
                <w:rFonts w:eastAsia="Times New Roman"/>
                <w:sz w:val="20"/>
                <w:szCs w:val="20"/>
                <w:lang w:eastAsia="ru-RU"/>
              </w:rPr>
            </w:pPr>
          </w:p>
        </w:tc>
      </w:tr>
      <w:tr w:rsidR="00354E62" w:rsidRPr="00A5746B" w:rsidTr="00354E62">
        <w:tc>
          <w:tcPr>
            <w:tcW w:w="545" w:type="dxa"/>
            <w:shd w:val="clear" w:color="auto" w:fill="auto"/>
            <w:vAlign w:val="center"/>
          </w:tcPr>
          <w:p w:rsidR="00354E62" w:rsidRPr="00A5746B" w:rsidRDefault="00354E62" w:rsidP="003E306D">
            <w:pPr>
              <w:rPr>
                <w:rFonts w:eastAsia="Times New Roman"/>
                <w:sz w:val="20"/>
                <w:szCs w:val="20"/>
                <w:lang w:eastAsia="ru-RU"/>
              </w:rPr>
            </w:pPr>
          </w:p>
        </w:tc>
        <w:tc>
          <w:tcPr>
            <w:tcW w:w="4427" w:type="dxa"/>
            <w:shd w:val="clear" w:color="auto" w:fill="auto"/>
            <w:vAlign w:val="center"/>
          </w:tcPr>
          <w:p w:rsidR="00354E62" w:rsidRPr="00A5746B" w:rsidRDefault="00354E62" w:rsidP="007B2B38">
            <w:pPr>
              <w:ind w:firstLineChars="100" w:firstLine="200"/>
              <w:jc w:val="left"/>
              <w:rPr>
                <w:rFonts w:eastAsia="Times New Roman"/>
                <w:i/>
                <w:iCs/>
                <w:sz w:val="20"/>
                <w:szCs w:val="20"/>
                <w:lang w:eastAsia="ru-RU"/>
              </w:rPr>
            </w:pPr>
            <w:r w:rsidRPr="00A5746B">
              <w:rPr>
                <w:rFonts w:eastAsia="Times New Roman"/>
                <w:i/>
                <w:iCs/>
                <w:sz w:val="20"/>
                <w:szCs w:val="20"/>
                <w:lang w:eastAsia="ru-RU"/>
              </w:rPr>
              <w:t>Жилой дом (п. Яр, ул. Логовая, 1 а)</w:t>
            </w:r>
          </w:p>
        </w:tc>
        <w:tc>
          <w:tcPr>
            <w:tcW w:w="788" w:type="dxa"/>
            <w:shd w:val="clear" w:color="auto" w:fill="auto"/>
            <w:vAlign w:val="center"/>
          </w:tcPr>
          <w:p w:rsidR="00354E62" w:rsidRPr="00A5746B" w:rsidRDefault="00354E62">
            <w:pPr>
              <w:jc w:val="center"/>
              <w:rPr>
                <w:sz w:val="20"/>
                <w:szCs w:val="20"/>
              </w:rPr>
            </w:pPr>
            <w:r w:rsidRPr="00A5746B">
              <w:rPr>
                <w:sz w:val="20"/>
                <w:szCs w:val="20"/>
              </w:rPr>
              <w:t> </w:t>
            </w:r>
          </w:p>
        </w:tc>
        <w:tc>
          <w:tcPr>
            <w:tcW w:w="955" w:type="dxa"/>
            <w:shd w:val="clear" w:color="auto" w:fill="auto"/>
            <w:vAlign w:val="center"/>
          </w:tcPr>
          <w:p w:rsidR="00354E62" w:rsidRPr="00A5746B" w:rsidRDefault="00354E62">
            <w:pPr>
              <w:jc w:val="center"/>
              <w:rPr>
                <w:sz w:val="20"/>
                <w:szCs w:val="20"/>
              </w:rPr>
            </w:pPr>
            <w:r w:rsidRPr="00A5746B">
              <w:rPr>
                <w:sz w:val="20"/>
                <w:szCs w:val="20"/>
              </w:rPr>
              <w:t>0,04</w:t>
            </w:r>
          </w:p>
        </w:tc>
        <w:tc>
          <w:tcPr>
            <w:tcW w:w="955" w:type="dxa"/>
            <w:shd w:val="clear" w:color="auto" w:fill="auto"/>
            <w:vAlign w:val="center"/>
          </w:tcPr>
          <w:p w:rsidR="00354E62" w:rsidRPr="00A5746B" w:rsidRDefault="00354E62">
            <w:pPr>
              <w:jc w:val="center"/>
              <w:rPr>
                <w:sz w:val="20"/>
                <w:szCs w:val="20"/>
              </w:rPr>
            </w:pPr>
            <w:r w:rsidRPr="00A5746B">
              <w:rPr>
                <w:sz w:val="20"/>
                <w:szCs w:val="20"/>
              </w:rPr>
              <w:t> </w:t>
            </w:r>
          </w:p>
        </w:tc>
        <w:tc>
          <w:tcPr>
            <w:tcW w:w="955" w:type="dxa"/>
            <w:shd w:val="clear" w:color="auto" w:fill="auto"/>
            <w:vAlign w:val="center"/>
          </w:tcPr>
          <w:p w:rsidR="00354E62" w:rsidRPr="00A5746B" w:rsidRDefault="00354E62">
            <w:pPr>
              <w:jc w:val="center"/>
              <w:rPr>
                <w:sz w:val="20"/>
                <w:szCs w:val="20"/>
              </w:rPr>
            </w:pPr>
            <w:r w:rsidRPr="00A5746B">
              <w:rPr>
                <w:sz w:val="20"/>
                <w:szCs w:val="20"/>
              </w:rPr>
              <w:t> </w:t>
            </w:r>
          </w:p>
        </w:tc>
        <w:tc>
          <w:tcPr>
            <w:tcW w:w="958" w:type="dxa"/>
            <w:shd w:val="clear" w:color="auto" w:fill="auto"/>
            <w:vAlign w:val="center"/>
          </w:tcPr>
          <w:p w:rsidR="00354E62" w:rsidRPr="00A5746B" w:rsidRDefault="00354E62">
            <w:pPr>
              <w:jc w:val="center"/>
              <w:rPr>
                <w:sz w:val="20"/>
                <w:szCs w:val="20"/>
              </w:rPr>
            </w:pPr>
            <w:r w:rsidRPr="00A5746B">
              <w:rPr>
                <w:sz w:val="20"/>
                <w:szCs w:val="20"/>
              </w:rPr>
              <w:t> </w:t>
            </w:r>
          </w:p>
        </w:tc>
        <w:tc>
          <w:tcPr>
            <w:tcW w:w="973" w:type="dxa"/>
            <w:vAlign w:val="center"/>
          </w:tcPr>
          <w:p w:rsidR="00354E62" w:rsidRPr="00A5746B" w:rsidRDefault="00354E62">
            <w:pPr>
              <w:jc w:val="center"/>
              <w:rPr>
                <w:sz w:val="20"/>
                <w:szCs w:val="20"/>
              </w:rPr>
            </w:pPr>
            <w:r w:rsidRPr="00A5746B">
              <w:rPr>
                <w:sz w:val="20"/>
                <w:szCs w:val="20"/>
              </w:rPr>
              <w:t> </w:t>
            </w:r>
          </w:p>
        </w:tc>
        <w:tc>
          <w:tcPr>
            <w:tcW w:w="973" w:type="dxa"/>
            <w:shd w:val="clear" w:color="auto" w:fill="auto"/>
            <w:vAlign w:val="center"/>
          </w:tcPr>
          <w:p w:rsidR="00354E62" w:rsidRPr="00A5746B" w:rsidRDefault="00354E62">
            <w:pPr>
              <w:jc w:val="center"/>
              <w:rPr>
                <w:sz w:val="20"/>
                <w:szCs w:val="20"/>
              </w:rPr>
            </w:pPr>
            <w:r w:rsidRPr="00A5746B">
              <w:rPr>
                <w:sz w:val="20"/>
                <w:szCs w:val="20"/>
              </w:rPr>
              <w:t> </w:t>
            </w:r>
          </w:p>
        </w:tc>
        <w:tc>
          <w:tcPr>
            <w:tcW w:w="3223" w:type="dxa"/>
          </w:tcPr>
          <w:p w:rsidR="00354E62" w:rsidRPr="00A5746B" w:rsidRDefault="00354E62" w:rsidP="00786C78">
            <w:pPr>
              <w:jc w:val="center"/>
              <w:rPr>
                <w:rFonts w:eastAsia="Times New Roman"/>
                <w:sz w:val="20"/>
                <w:szCs w:val="20"/>
                <w:lang w:eastAsia="ru-RU"/>
              </w:rPr>
            </w:pPr>
            <w:r w:rsidRPr="00A5746B">
              <w:rPr>
                <w:sz w:val="20"/>
                <w:szCs w:val="20"/>
              </w:rPr>
              <w:t>Котельная (п. Яр, ул. Ф. Василь</w:t>
            </w:r>
            <w:r w:rsidRPr="00A5746B">
              <w:rPr>
                <w:sz w:val="20"/>
                <w:szCs w:val="20"/>
              </w:rPr>
              <w:t>е</w:t>
            </w:r>
            <w:r w:rsidRPr="00A5746B">
              <w:rPr>
                <w:sz w:val="20"/>
                <w:szCs w:val="20"/>
              </w:rPr>
              <w:t>ва, 6а)</w:t>
            </w:r>
          </w:p>
        </w:tc>
      </w:tr>
      <w:tr w:rsidR="00354E62" w:rsidRPr="00A5746B" w:rsidTr="00354E62">
        <w:tc>
          <w:tcPr>
            <w:tcW w:w="545" w:type="dxa"/>
            <w:shd w:val="clear" w:color="auto" w:fill="auto"/>
            <w:vAlign w:val="center"/>
          </w:tcPr>
          <w:p w:rsidR="00354E62" w:rsidRPr="00A5746B" w:rsidRDefault="00354E62" w:rsidP="003E306D">
            <w:pPr>
              <w:rPr>
                <w:rFonts w:eastAsia="Times New Roman"/>
                <w:sz w:val="20"/>
                <w:szCs w:val="20"/>
                <w:lang w:eastAsia="ru-RU"/>
              </w:rPr>
            </w:pPr>
          </w:p>
        </w:tc>
        <w:tc>
          <w:tcPr>
            <w:tcW w:w="4427" w:type="dxa"/>
            <w:shd w:val="clear" w:color="auto" w:fill="auto"/>
            <w:vAlign w:val="center"/>
          </w:tcPr>
          <w:p w:rsidR="00354E62" w:rsidRPr="00A5746B" w:rsidRDefault="00354E62" w:rsidP="007B2B38">
            <w:pPr>
              <w:ind w:firstLineChars="100" w:firstLine="200"/>
              <w:jc w:val="left"/>
              <w:rPr>
                <w:rFonts w:eastAsia="Times New Roman"/>
                <w:i/>
                <w:iCs/>
                <w:sz w:val="20"/>
                <w:szCs w:val="20"/>
                <w:lang w:eastAsia="ru-RU"/>
              </w:rPr>
            </w:pPr>
            <w:r w:rsidRPr="00A5746B">
              <w:rPr>
                <w:rFonts w:eastAsia="Times New Roman"/>
                <w:i/>
                <w:iCs/>
                <w:sz w:val="20"/>
                <w:szCs w:val="20"/>
                <w:lang w:eastAsia="ru-RU"/>
              </w:rPr>
              <w:t>Жилой дом (рядом с п. Яр, ул. Советская, 12а)</w:t>
            </w:r>
          </w:p>
        </w:tc>
        <w:tc>
          <w:tcPr>
            <w:tcW w:w="788" w:type="dxa"/>
            <w:shd w:val="clear" w:color="auto" w:fill="auto"/>
            <w:vAlign w:val="center"/>
          </w:tcPr>
          <w:p w:rsidR="00354E62" w:rsidRPr="00A5746B" w:rsidRDefault="00354E62">
            <w:pPr>
              <w:jc w:val="center"/>
              <w:rPr>
                <w:sz w:val="20"/>
                <w:szCs w:val="20"/>
              </w:rPr>
            </w:pPr>
            <w:r w:rsidRPr="00A5746B">
              <w:rPr>
                <w:sz w:val="20"/>
                <w:szCs w:val="20"/>
              </w:rPr>
              <w:t> </w:t>
            </w:r>
          </w:p>
        </w:tc>
        <w:tc>
          <w:tcPr>
            <w:tcW w:w="955" w:type="dxa"/>
            <w:shd w:val="clear" w:color="auto" w:fill="auto"/>
            <w:vAlign w:val="center"/>
          </w:tcPr>
          <w:p w:rsidR="00354E62" w:rsidRPr="00A5746B" w:rsidRDefault="00354E62">
            <w:pPr>
              <w:jc w:val="center"/>
              <w:rPr>
                <w:sz w:val="20"/>
                <w:szCs w:val="20"/>
              </w:rPr>
            </w:pPr>
            <w:r w:rsidRPr="00A5746B">
              <w:rPr>
                <w:sz w:val="20"/>
                <w:szCs w:val="20"/>
              </w:rPr>
              <w:t>0,04</w:t>
            </w:r>
          </w:p>
        </w:tc>
        <w:tc>
          <w:tcPr>
            <w:tcW w:w="955" w:type="dxa"/>
            <w:shd w:val="clear" w:color="auto" w:fill="auto"/>
            <w:vAlign w:val="center"/>
          </w:tcPr>
          <w:p w:rsidR="00354E62" w:rsidRPr="00A5746B" w:rsidRDefault="00354E62">
            <w:pPr>
              <w:jc w:val="center"/>
              <w:rPr>
                <w:sz w:val="20"/>
                <w:szCs w:val="20"/>
              </w:rPr>
            </w:pPr>
            <w:r w:rsidRPr="00A5746B">
              <w:rPr>
                <w:sz w:val="20"/>
                <w:szCs w:val="20"/>
              </w:rPr>
              <w:t> </w:t>
            </w:r>
          </w:p>
        </w:tc>
        <w:tc>
          <w:tcPr>
            <w:tcW w:w="955" w:type="dxa"/>
            <w:shd w:val="clear" w:color="auto" w:fill="auto"/>
            <w:vAlign w:val="center"/>
          </w:tcPr>
          <w:p w:rsidR="00354E62" w:rsidRPr="00A5746B" w:rsidRDefault="00354E62">
            <w:pPr>
              <w:jc w:val="center"/>
              <w:rPr>
                <w:sz w:val="20"/>
                <w:szCs w:val="20"/>
              </w:rPr>
            </w:pPr>
            <w:r w:rsidRPr="00A5746B">
              <w:rPr>
                <w:sz w:val="20"/>
                <w:szCs w:val="20"/>
              </w:rPr>
              <w:t> </w:t>
            </w:r>
          </w:p>
        </w:tc>
        <w:tc>
          <w:tcPr>
            <w:tcW w:w="958" w:type="dxa"/>
            <w:shd w:val="clear" w:color="auto" w:fill="auto"/>
            <w:vAlign w:val="center"/>
          </w:tcPr>
          <w:p w:rsidR="00354E62" w:rsidRPr="00A5746B" w:rsidRDefault="00354E62">
            <w:pPr>
              <w:jc w:val="center"/>
              <w:rPr>
                <w:sz w:val="20"/>
                <w:szCs w:val="20"/>
              </w:rPr>
            </w:pPr>
            <w:r w:rsidRPr="00A5746B">
              <w:rPr>
                <w:sz w:val="20"/>
                <w:szCs w:val="20"/>
              </w:rPr>
              <w:t> </w:t>
            </w:r>
          </w:p>
        </w:tc>
        <w:tc>
          <w:tcPr>
            <w:tcW w:w="973" w:type="dxa"/>
            <w:vAlign w:val="center"/>
          </w:tcPr>
          <w:p w:rsidR="00354E62" w:rsidRPr="00A5746B" w:rsidRDefault="00354E62">
            <w:pPr>
              <w:jc w:val="center"/>
              <w:rPr>
                <w:sz w:val="20"/>
                <w:szCs w:val="20"/>
              </w:rPr>
            </w:pPr>
            <w:r w:rsidRPr="00A5746B">
              <w:rPr>
                <w:sz w:val="20"/>
                <w:szCs w:val="20"/>
              </w:rPr>
              <w:t> </w:t>
            </w:r>
          </w:p>
        </w:tc>
        <w:tc>
          <w:tcPr>
            <w:tcW w:w="973" w:type="dxa"/>
            <w:shd w:val="clear" w:color="auto" w:fill="auto"/>
            <w:vAlign w:val="center"/>
          </w:tcPr>
          <w:p w:rsidR="00354E62" w:rsidRPr="00A5746B" w:rsidRDefault="00354E62">
            <w:pPr>
              <w:jc w:val="center"/>
              <w:rPr>
                <w:sz w:val="20"/>
                <w:szCs w:val="20"/>
              </w:rPr>
            </w:pPr>
            <w:r w:rsidRPr="00A5746B">
              <w:rPr>
                <w:sz w:val="20"/>
                <w:szCs w:val="20"/>
              </w:rPr>
              <w:t> </w:t>
            </w:r>
          </w:p>
        </w:tc>
        <w:tc>
          <w:tcPr>
            <w:tcW w:w="3223" w:type="dxa"/>
          </w:tcPr>
          <w:p w:rsidR="00354E62" w:rsidRPr="00A5746B" w:rsidRDefault="00354E62" w:rsidP="00786C78">
            <w:pPr>
              <w:jc w:val="center"/>
              <w:rPr>
                <w:rFonts w:eastAsia="Times New Roman"/>
                <w:sz w:val="20"/>
                <w:szCs w:val="20"/>
                <w:lang w:eastAsia="ru-RU"/>
              </w:rPr>
            </w:pPr>
            <w:r w:rsidRPr="00A5746B">
              <w:rPr>
                <w:sz w:val="20"/>
                <w:szCs w:val="20"/>
              </w:rPr>
              <w:t>Котельная (п. Яр, ул. Советская. 1)</w:t>
            </w:r>
          </w:p>
        </w:tc>
      </w:tr>
      <w:tr w:rsidR="00354E62" w:rsidRPr="00A5746B" w:rsidTr="00354E62">
        <w:tc>
          <w:tcPr>
            <w:tcW w:w="545" w:type="dxa"/>
            <w:shd w:val="clear" w:color="auto" w:fill="auto"/>
            <w:vAlign w:val="center"/>
          </w:tcPr>
          <w:p w:rsidR="00354E62" w:rsidRPr="00A5746B" w:rsidRDefault="00354E62" w:rsidP="003E306D">
            <w:pPr>
              <w:rPr>
                <w:rFonts w:eastAsia="Times New Roman"/>
                <w:sz w:val="20"/>
                <w:szCs w:val="20"/>
                <w:lang w:eastAsia="ru-RU"/>
              </w:rPr>
            </w:pPr>
          </w:p>
        </w:tc>
        <w:tc>
          <w:tcPr>
            <w:tcW w:w="4427" w:type="dxa"/>
            <w:shd w:val="clear" w:color="auto" w:fill="auto"/>
            <w:vAlign w:val="center"/>
          </w:tcPr>
          <w:p w:rsidR="00354E62" w:rsidRPr="00A5746B" w:rsidRDefault="00354E62" w:rsidP="007B2B38">
            <w:pPr>
              <w:ind w:firstLineChars="100" w:firstLine="200"/>
              <w:jc w:val="left"/>
              <w:rPr>
                <w:rFonts w:eastAsia="Times New Roman"/>
                <w:i/>
                <w:iCs/>
                <w:sz w:val="20"/>
                <w:szCs w:val="20"/>
                <w:lang w:eastAsia="ru-RU"/>
              </w:rPr>
            </w:pPr>
            <w:r w:rsidRPr="00A5746B">
              <w:rPr>
                <w:rFonts w:eastAsia="Times New Roman"/>
                <w:i/>
                <w:iCs/>
                <w:sz w:val="20"/>
                <w:szCs w:val="20"/>
                <w:lang w:eastAsia="ru-RU"/>
              </w:rPr>
              <w:t>Жилой дом (рядом с п. Яр, ул. Советская, 12а)</w:t>
            </w:r>
          </w:p>
        </w:tc>
        <w:tc>
          <w:tcPr>
            <w:tcW w:w="788" w:type="dxa"/>
            <w:shd w:val="clear" w:color="auto" w:fill="auto"/>
            <w:vAlign w:val="center"/>
          </w:tcPr>
          <w:p w:rsidR="00354E62" w:rsidRPr="00A5746B" w:rsidRDefault="00354E62">
            <w:pPr>
              <w:jc w:val="center"/>
              <w:rPr>
                <w:sz w:val="20"/>
                <w:szCs w:val="20"/>
              </w:rPr>
            </w:pPr>
            <w:r w:rsidRPr="00A5746B">
              <w:rPr>
                <w:sz w:val="20"/>
                <w:szCs w:val="20"/>
              </w:rPr>
              <w:t> </w:t>
            </w:r>
          </w:p>
        </w:tc>
        <w:tc>
          <w:tcPr>
            <w:tcW w:w="955" w:type="dxa"/>
            <w:shd w:val="clear" w:color="auto" w:fill="auto"/>
            <w:vAlign w:val="center"/>
          </w:tcPr>
          <w:p w:rsidR="00354E62" w:rsidRPr="00A5746B" w:rsidRDefault="00354E62">
            <w:pPr>
              <w:jc w:val="center"/>
              <w:rPr>
                <w:sz w:val="20"/>
                <w:szCs w:val="20"/>
              </w:rPr>
            </w:pPr>
            <w:r w:rsidRPr="00A5746B">
              <w:rPr>
                <w:sz w:val="20"/>
                <w:szCs w:val="20"/>
              </w:rPr>
              <w:t>0,04</w:t>
            </w:r>
          </w:p>
        </w:tc>
        <w:tc>
          <w:tcPr>
            <w:tcW w:w="955" w:type="dxa"/>
            <w:shd w:val="clear" w:color="auto" w:fill="auto"/>
            <w:vAlign w:val="center"/>
          </w:tcPr>
          <w:p w:rsidR="00354E62" w:rsidRPr="00A5746B" w:rsidRDefault="00354E62">
            <w:pPr>
              <w:jc w:val="center"/>
              <w:rPr>
                <w:sz w:val="20"/>
                <w:szCs w:val="20"/>
              </w:rPr>
            </w:pPr>
            <w:r w:rsidRPr="00A5746B">
              <w:rPr>
                <w:sz w:val="20"/>
                <w:szCs w:val="20"/>
              </w:rPr>
              <w:t> </w:t>
            </w:r>
          </w:p>
        </w:tc>
        <w:tc>
          <w:tcPr>
            <w:tcW w:w="955" w:type="dxa"/>
            <w:shd w:val="clear" w:color="auto" w:fill="auto"/>
            <w:vAlign w:val="center"/>
          </w:tcPr>
          <w:p w:rsidR="00354E62" w:rsidRPr="00A5746B" w:rsidRDefault="00354E62">
            <w:pPr>
              <w:jc w:val="center"/>
              <w:rPr>
                <w:sz w:val="20"/>
                <w:szCs w:val="20"/>
              </w:rPr>
            </w:pPr>
            <w:r w:rsidRPr="00A5746B">
              <w:rPr>
                <w:sz w:val="20"/>
                <w:szCs w:val="20"/>
              </w:rPr>
              <w:t> </w:t>
            </w:r>
          </w:p>
        </w:tc>
        <w:tc>
          <w:tcPr>
            <w:tcW w:w="958" w:type="dxa"/>
            <w:shd w:val="clear" w:color="auto" w:fill="auto"/>
            <w:vAlign w:val="center"/>
          </w:tcPr>
          <w:p w:rsidR="00354E62" w:rsidRPr="00A5746B" w:rsidRDefault="00354E62">
            <w:pPr>
              <w:jc w:val="center"/>
              <w:rPr>
                <w:sz w:val="20"/>
                <w:szCs w:val="20"/>
              </w:rPr>
            </w:pPr>
            <w:r w:rsidRPr="00A5746B">
              <w:rPr>
                <w:sz w:val="20"/>
                <w:szCs w:val="20"/>
              </w:rPr>
              <w:t> </w:t>
            </w:r>
          </w:p>
        </w:tc>
        <w:tc>
          <w:tcPr>
            <w:tcW w:w="973" w:type="dxa"/>
            <w:vAlign w:val="center"/>
          </w:tcPr>
          <w:p w:rsidR="00354E62" w:rsidRPr="00A5746B" w:rsidRDefault="00354E62">
            <w:pPr>
              <w:jc w:val="center"/>
              <w:rPr>
                <w:sz w:val="20"/>
                <w:szCs w:val="20"/>
              </w:rPr>
            </w:pPr>
            <w:r w:rsidRPr="00A5746B">
              <w:rPr>
                <w:sz w:val="20"/>
                <w:szCs w:val="20"/>
              </w:rPr>
              <w:t> </w:t>
            </w:r>
          </w:p>
        </w:tc>
        <w:tc>
          <w:tcPr>
            <w:tcW w:w="973" w:type="dxa"/>
            <w:shd w:val="clear" w:color="auto" w:fill="auto"/>
            <w:vAlign w:val="center"/>
          </w:tcPr>
          <w:p w:rsidR="00354E62" w:rsidRPr="00A5746B" w:rsidRDefault="00354E62">
            <w:pPr>
              <w:jc w:val="center"/>
              <w:rPr>
                <w:sz w:val="20"/>
                <w:szCs w:val="20"/>
              </w:rPr>
            </w:pPr>
            <w:r w:rsidRPr="00A5746B">
              <w:rPr>
                <w:sz w:val="20"/>
                <w:szCs w:val="20"/>
              </w:rPr>
              <w:t> </w:t>
            </w:r>
          </w:p>
        </w:tc>
        <w:tc>
          <w:tcPr>
            <w:tcW w:w="3223" w:type="dxa"/>
          </w:tcPr>
          <w:p w:rsidR="00354E62" w:rsidRPr="00A5746B" w:rsidRDefault="00354E62" w:rsidP="003E306D">
            <w:pPr>
              <w:jc w:val="center"/>
              <w:rPr>
                <w:rFonts w:eastAsia="Times New Roman"/>
                <w:sz w:val="20"/>
                <w:szCs w:val="20"/>
                <w:lang w:eastAsia="ru-RU"/>
              </w:rPr>
            </w:pPr>
            <w:r w:rsidRPr="00A5746B">
              <w:rPr>
                <w:sz w:val="20"/>
                <w:szCs w:val="20"/>
              </w:rPr>
              <w:t>Котельная (п. Яр, ул. Советская. 1)</w:t>
            </w:r>
          </w:p>
        </w:tc>
      </w:tr>
      <w:tr w:rsidR="00354E62" w:rsidRPr="00A5746B" w:rsidTr="00354E62">
        <w:tc>
          <w:tcPr>
            <w:tcW w:w="545" w:type="dxa"/>
            <w:shd w:val="clear" w:color="auto" w:fill="auto"/>
            <w:vAlign w:val="center"/>
          </w:tcPr>
          <w:p w:rsidR="00354E62" w:rsidRPr="00A5746B" w:rsidRDefault="00354E62" w:rsidP="003E306D">
            <w:pPr>
              <w:rPr>
                <w:rFonts w:eastAsia="Times New Roman"/>
                <w:sz w:val="20"/>
                <w:szCs w:val="20"/>
                <w:lang w:eastAsia="ru-RU"/>
              </w:rPr>
            </w:pPr>
          </w:p>
        </w:tc>
        <w:tc>
          <w:tcPr>
            <w:tcW w:w="4427" w:type="dxa"/>
            <w:shd w:val="clear" w:color="auto" w:fill="auto"/>
            <w:vAlign w:val="center"/>
          </w:tcPr>
          <w:p w:rsidR="00354E62" w:rsidRPr="00A5746B" w:rsidRDefault="00354E62" w:rsidP="007B2B38">
            <w:pPr>
              <w:ind w:firstLineChars="100" w:firstLine="200"/>
              <w:jc w:val="left"/>
              <w:rPr>
                <w:rFonts w:eastAsia="Times New Roman"/>
                <w:i/>
                <w:iCs/>
                <w:sz w:val="20"/>
                <w:szCs w:val="20"/>
                <w:lang w:eastAsia="ru-RU"/>
              </w:rPr>
            </w:pPr>
            <w:r w:rsidRPr="00A5746B">
              <w:rPr>
                <w:rFonts w:eastAsia="Times New Roman"/>
                <w:i/>
                <w:iCs/>
                <w:sz w:val="20"/>
                <w:szCs w:val="20"/>
                <w:lang w:eastAsia="ru-RU"/>
              </w:rPr>
              <w:t>Жилой дом (п. Яр, ул. Пролетарская, 14)</w:t>
            </w:r>
          </w:p>
        </w:tc>
        <w:tc>
          <w:tcPr>
            <w:tcW w:w="788" w:type="dxa"/>
            <w:shd w:val="clear" w:color="auto" w:fill="auto"/>
            <w:vAlign w:val="center"/>
          </w:tcPr>
          <w:p w:rsidR="00354E62" w:rsidRPr="00A5746B" w:rsidRDefault="00354E62">
            <w:pPr>
              <w:jc w:val="center"/>
              <w:rPr>
                <w:sz w:val="20"/>
                <w:szCs w:val="20"/>
              </w:rPr>
            </w:pPr>
            <w:r w:rsidRPr="00A5746B">
              <w:rPr>
                <w:sz w:val="20"/>
                <w:szCs w:val="20"/>
              </w:rPr>
              <w:t> </w:t>
            </w:r>
          </w:p>
        </w:tc>
        <w:tc>
          <w:tcPr>
            <w:tcW w:w="955" w:type="dxa"/>
            <w:shd w:val="clear" w:color="auto" w:fill="auto"/>
            <w:vAlign w:val="center"/>
          </w:tcPr>
          <w:p w:rsidR="00354E62" w:rsidRPr="00A5746B" w:rsidRDefault="00354E62">
            <w:pPr>
              <w:jc w:val="center"/>
              <w:rPr>
                <w:sz w:val="20"/>
                <w:szCs w:val="20"/>
              </w:rPr>
            </w:pPr>
            <w:r w:rsidRPr="00A5746B">
              <w:rPr>
                <w:sz w:val="20"/>
                <w:szCs w:val="20"/>
              </w:rPr>
              <w:t> </w:t>
            </w:r>
          </w:p>
        </w:tc>
        <w:tc>
          <w:tcPr>
            <w:tcW w:w="955" w:type="dxa"/>
            <w:shd w:val="clear" w:color="auto" w:fill="auto"/>
            <w:vAlign w:val="center"/>
          </w:tcPr>
          <w:p w:rsidR="00354E62" w:rsidRPr="00A5746B" w:rsidRDefault="00354E62">
            <w:pPr>
              <w:jc w:val="center"/>
              <w:rPr>
                <w:sz w:val="20"/>
                <w:szCs w:val="20"/>
              </w:rPr>
            </w:pPr>
            <w:r w:rsidRPr="00A5746B">
              <w:rPr>
                <w:sz w:val="20"/>
                <w:szCs w:val="20"/>
              </w:rPr>
              <w:t>0,04</w:t>
            </w:r>
          </w:p>
        </w:tc>
        <w:tc>
          <w:tcPr>
            <w:tcW w:w="955" w:type="dxa"/>
            <w:shd w:val="clear" w:color="auto" w:fill="auto"/>
            <w:vAlign w:val="center"/>
          </w:tcPr>
          <w:p w:rsidR="00354E62" w:rsidRPr="00A5746B" w:rsidRDefault="00354E62">
            <w:pPr>
              <w:jc w:val="center"/>
              <w:rPr>
                <w:sz w:val="20"/>
                <w:szCs w:val="20"/>
              </w:rPr>
            </w:pPr>
            <w:r w:rsidRPr="00A5746B">
              <w:rPr>
                <w:sz w:val="20"/>
                <w:szCs w:val="20"/>
              </w:rPr>
              <w:t> </w:t>
            </w:r>
          </w:p>
        </w:tc>
        <w:tc>
          <w:tcPr>
            <w:tcW w:w="958" w:type="dxa"/>
            <w:shd w:val="clear" w:color="auto" w:fill="auto"/>
            <w:vAlign w:val="center"/>
          </w:tcPr>
          <w:p w:rsidR="00354E62" w:rsidRPr="00A5746B" w:rsidRDefault="00354E62">
            <w:pPr>
              <w:jc w:val="center"/>
              <w:rPr>
                <w:sz w:val="20"/>
                <w:szCs w:val="20"/>
              </w:rPr>
            </w:pPr>
            <w:r w:rsidRPr="00A5746B">
              <w:rPr>
                <w:sz w:val="20"/>
                <w:szCs w:val="20"/>
              </w:rPr>
              <w:t> </w:t>
            </w:r>
          </w:p>
        </w:tc>
        <w:tc>
          <w:tcPr>
            <w:tcW w:w="973" w:type="dxa"/>
            <w:vAlign w:val="center"/>
          </w:tcPr>
          <w:p w:rsidR="00354E62" w:rsidRPr="00A5746B" w:rsidRDefault="00354E62">
            <w:pPr>
              <w:jc w:val="center"/>
              <w:rPr>
                <w:sz w:val="20"/>
                <w:szCs w:val="20"/>
              </w:rPr>
            </w:pPr>
            <w:r w:rsidRPr="00A5746B">
              <w:rPr>
                <w:sz w:val="20"/>
                <w:szCs w:val="20"/>
              </w:rPr>
              <w:t> </w:t>
            </w:r>
          </w:p>
        </w:tc>
        <w:tc>
          <w:tcPr>
            <w:tcW w:w="973" w:type="dxa"/>
            <w:shd w:val="clear" w:color="auto" w:fill="auto"/>
            <w:vAlign w:val="center"/>
          </w:tcPr>
          <w:p w:rsidR="00354E62" w:rsidRPr="00A5746B" w:rsidRDefault="00354E62">
            <w:pPr>
              <w:jc w:val="center"/>
              <w:rPr>
                <w:sz w:val="20"/>
                <w:szCs w:val="20"/>
              </w:rPr>
            </w:pPr>
            <w:r w:rsidRPr="00A5746B">
              <w:rPr>
                <w:sz w:val="20"/>
                <w:szCs w:val="20"/>
              </w:rPr>
              <w:t> </w:t>
            </w:r>
          </w:p>
        </w:tc>
        <w:tc>
          <w:tcPr>
            <w:tcW w:w="3223" w:type="dxa"/>
          </w:tcPr>
          <w:p w:rsidR="00354E62" w:rsidRPr="00A5746B" w:rsidRDefault="00354E62" w:rsidP="00786C78">
            <w:pPr>
              <w:jc w:val="center"/>
              <w:rPr>
                <w:rFonts w:eastAsia="Times New Roman"/>
                <w:sz w:val="20"/>
                <w:szCs w:val="20"/>
                <w:lang w:eastAsia="ru-RU"/>
              </w:rPr>
            </w:pPr>
            <w:r w:rsidRPr="00A5746B">
              <w:rPr>
                <w:rFonts w:eastAsia="Times New Roman"/>
                <w:sz w:val="20"/>
                <w:szCs w:val="20"/>
                <w:lang w:eastAsia="ru-RU"/>
              </w:rPr>
              <w:t>Котельная (п. Яр, ул. Пролета</w:t>
            </w:r>
            <w:r w:rsidRPr="00A5746B">
              <w:rPr>
                <w:rFonts w:eastAsia="Times New Roman"/>
                <w:sz w:val="20"/>
                <w:szCs w:val="20"/>
                <w:lang w:eastAsia="ru-RU"/>
              </w:rPr>
              <w:t>р</w:t>
            </w:r>
            <w:r w:rsidRPr="00A5746B">
              <w:rPr>
                <w:rFonts w:eastAsia="Times New Roman"/>
                <w:sz w:val="20"/>
                <w:szCs w:val="20"/>
                <w:lang w:eastAsia="ru-RU"/>
              </w:rPr>
              <w:t>ская, 14)</w:t>
            </w:r>
          </w:p>
        </w:tc>
      </w:tr>
      <w:tr w:rsidR="00354E62" w:rsidRPr="00A5746B" w:rsidTr="00354E62">
        <w:tc>
          <w:tcPr>
            <w:tcW w:w="545" w:type="dxa"/>
            <w:shd w:val="clear" w:color="auto" w:fill="auto"/>
            <w:vAlign w:val="center"/>
          </w:tcPr>
          <w:p w:rsidR="00354E62" w:rsidRPr="00A5746B" w:rsidRDefault="00354E62" w:rsidP="003E306D">
            <w:pPr>
              <w:rPr>
                <w:rFonts w:eastAsia="Times New Roman"/>
                <w:sz w:val="20"/>
                <w:szCs w:val="20"/>
                <w:lang w:eastAsia="ru-RU"/>
              </w:rPr>
            </w:pPr>
          </w:p>
        </w:tc>
        <w:tc>
          <w:tcPr>
            <w:tcW w:w="4427" w:type="dxa"/>
            <w:shd w:val="clear" w:color="auto" w:fill="auto"/>
            <w:vAlign w:val="center"/>
          </w:tcPr>
          <w:p w:rsidR="00354E62" w:rsidRPr="00A5746B" w:rsidRDefault="00354E62" w:rsidP="007B2B38">
            <w:pPr>
              <w:ind w:firstLineChars="100" w:firstLine="200"/>
              <w:jc w:val="left"/>
              <w:rPr>
                <w:rFonts w:eastAsia="Times New Roman"/>
                <w:i/>
                <w:iCs/>
                <w:sz w:val="20"/>
                <w:szCs w:val="20"/>
                <w:lang w:eastAsia="ru-RU"/>
              </w:rPr>
            </w:pPr>
            <w:r w:rsidRPr="00A5746B">
              <w:rPr>
                <w:rFonts w:eastAsia="Times New Roman"/>
                <w:i/>
                <w:iCs/>
                <w:sz w:val="20"/>
                <w:szCs w:val="20"/>
                <w:lang w:eastAsia="ru-RU"/>
              </w:rPr>
              <w:t>Жилой дом (п. Яр, ул. Пролетарская, 12)</w:t>
            </w:r>
          </w:p>
        </w:tc>
        <w:tc>
          <w:tcPr>
            <w:tcW w:w="788" w:type="dxa"/>
            <w:shd w:val="clear" w:color="auto" w:fill="auto"/>
            <w:vAlign w:val="center"/>
          </w:tcPr>
          <w:p w:rsidR="00354E62" w:rsidRPr="00A5746B" w:rsidRDefault="00354E62">
            <w:pPr>
              <w:jc w:val="center"/>
              <w:rPr>
                <w:sz w:val="20"/>
                <w:szCs w:val="20"/>
              </w:rPr>
            </w:pPr>
            <w:r w:rsidRPr="00A5746B">
              <w:rPr>
                <w:sz w:val="20"/>
                <w:szCs w:val="20"/>
              </w:rPr>
              <w:t> </w:t>
            </w:r>
          </w:p>
        </w:tc>
        <w:tc>
          <w:tcPr>
            <w:tcW w:w="955" w:type="dxa"/>
            <w:shd w:val="clear" w:color="auto" w:fill="auto"/>
            <w:vAlign w:val="center"/>
          </w:tcPr>
          <w:p w:rsidR="00354E62" w:rsidRPr="00A5746B" w:rsidRDefault="00354E62">
            <w:pPr>
              <w:jc w:val="center"/>
              <w:rPr>
                <w:sz w:val="20"/>
                <w:szCs w:val="20"/>
              </w:rPr>
            </w:pPr>
            <w:r w:rsidRPr="00A5746B">
              <w:rPr>
                <w:sz w:val="20"/>
                <w:szCs w:val="20"/>
              </w:rPr>
              <w:t> </w:t>
            </w:r>
          </w:p>
        </w:tc>
        <w:tc>
          <w:tcPr>
            <w:tcW w:w="955" w:type="dxa"/>
            <w:shd w:val="clear" w:color="auto" w:fill="auto"/>
            <w:vAlign w:val="center"/>
          </w:tcPr>
          <w:p w:rsidR="00354E62" w:rsidRPr="00A5746B" w:rsidRDefault="00354E62">
            <w:pPr>
              <w:jc w:val="center"/>
              <w:rPr>
                <w:sz w:val="20"/>
                <w:szCs w:val="20"/>
              </w:rPr>
            </w:pPr>
            <w:r w:rsidRPr="00A5746B">
              <w:rPr>
                <w:sz w:val="20"/>
                <w:szCs w:val="20"/>
              </w:rPr>
              <w:t>0,04</w:t>
            </w:r>
          </w:p>
        </w:tc>
        <w:tc>
          <w:tcPr>
            <w:tcW w:w="955" w:type="dxa"/>
            <w:shd w:val="clear" w:color="auto" w:fill="auto"/>
            <w:vAlign w:val="center"/>
          </w:tcPr>
          <w:p w:rsidR="00354E62" w:rsidRPr="00A5746B" w:rsidRDefault="00354E62">
            <w:pPr>
              <w:jc w:val="center"/>
              <w:rPr>
                <w:sz w:val="20"/>
                <w:szCs w:val="20"/>
              </w:rPr>
            </w:pPr>
            <w:r w:rsidRPr="00A5746B">
              <w:rPr>
                <w:sz w:val="20"/>
                <w:szCs w:val="20"/>
              </w:rPr>
              <w:t> </w:t>
            </w:r>
          </w:p>
        </w:tc>
        <w:tc>
          <w:tcPr>
            <w:tcW w:w="958" w:type="dxa"/>
            <w:shd w:val="clear" w:color="auto" w:fill="auto"/>
            <w:vAlign w:val="center"/>
          </w:tcPr>
          <w:p w:rsidR="00354E62" w:rsidRPr="00A5746B" w:rsidRDefault="00354E62">
            <w:pPr>
              <w:jc w:val="center"/>
              <w:rPr>
                <w:sz w:val="20"/>
                <w:szCs w:val="20"/>
              </w:rPr>
            </w:pPr>
            <w:r w:rsidRPr="00A5746B">
              <w:rPr>
                <w:sz w:val="20"/>
                <w:szCs w:val="20"/>
              </w:rPr>
              <w:t> </w:t>
            </w:r>
          </w:p>
        </w:tc>
        <w:tc>
          <w:tcPr>
            <w:tcW w:w="973" w:type="dxa"/>
            <w:vAlign w:val="center"/>
          </w:tcPr>
          <w:p w:rsidR="00354E62" w:rsidRPr="00A5746B" w:rsidRDefault="00354E62">
            <w:pPr>
              <w:jc w:val="center"/>
              <w:rPr>
                <w:sz w:val="20"/>
                <w:szCs w:val="20"/>
              </w:rPr>
            </w:pPr>
            <w:r w:rsidRPr="00A5746B">
              <w:rPr>
                <w:sz w:val="20"/>
                <w:szCs w:val="20"/>
              </w:rPr>
              <w:t> </w:t>
            </w:r>
          </w:p>
        </w:tc>
        <w:tc>
          <w:tcPr>
            <w:tcW w:w="973" w:type="dxa"/>
            <w:shd w:val="clear" w:color="auto" w:fill="auto"/>
            <w:vAlign w:val="center"/>
          </w:tcPr>
          <w:p w:rsidR="00354E62" w:rsidRPr="00A5746B" w:rsidRDefault="00354E62">
            <w:pPr>
              <w:jc w:val="center"/>
              <w:rPr>
                <w:sz w:val="20"/>
                <w:szCs w:val="20"/>
              </w:rPr>
            </w:pPr>
            <w:r w:rsidRPr="00A5746B">
              <w:rPr>
                <w:sz w:val="20"/>
                <w:szCs w:val="20"/>
              </w:rPr>
              <w:t> </w:t>
            </w:r>
          </w:p>
        </w:tc>
        <w:tc>
          <w:tcPr>
            <w:tcW w:w="3223" w:type="dxa"/>
          </w:tcPr>
          <w:p w:rsidR="00354E62" w:rsidRPr="00A5746B" w:rsidRDefault="00354E62" w:rsidP="003E306D">
            <w:pPr>
              <w:jc w:val="center"/>
              <w:rPr>
                <w:rFonts w:eastAsia="Times New Roman"/>
                <w:sz w:val="20"/>
                <w:szCs w:val="20"/>
                <w:lang w:eastAsia="ru-RU"/>
              </w:rPr>
            </w:pPr>
            <w:r w:rsidRPr="00A5746B">
              <w:rPr>
                <w:rFonts w:eastAsia="Times New Roman"/>
                <w:sz w:val="20"/>
                <w:szCs w:val="20"/>
                <w:lang w:eastAsia="ru-RU"/>
              </w:rPr>
              <w:t>Котельная (п. Яр, ул. Пролета</w:t>
            </w:r>
            <w:r w:rsidRPr="00A5746B">
              <w:rPr>
                <w:rFonts w:eastAsia="Times New Roman"/>
                <w:sz w:val="20"/>
                <w:szCs w:val="20"/>
                <w:lang w:eastAsia="ru-RU"/>
              </w:rPr>
              <w:t>р</w:t>
            </w:r>
            <w:r w:rsidRPr="00A5746B">
              <w:rPr>
                <w:rFonts w:eastAsia="Times New Roman"/>
                <w:sz w:val="20"/>
                <w:szCs w:val="20"/>
                <w:lang w:eastAsia="ru-RU"/>
              </w:rPr>
              <w:t>ская, 14)</w:t>
            </w:r>
          </w:p>
        </w:tc>
      </w:tr>
      <w:tr w:rsidR="00354E62" w:rsidRPr="00A5746B" w:rsidTr="00354E62">
        <w:tc>
          <w:tcPr>
            <w:tcW w:w="545" w:type="dxa"/>
            <w:shd w:val="clear" w:color="auto" w:fill="auto"/>
            <w:vAlign w:val="center"/>
          </w:tcPr>
          <w:p w:rsidR="00354E62" w:rsidRPr="00A5746B" w:rsidRDefault="00354E62" w:rsidP="003E306D">
            <w:pPr>
              <w:rPr>
                <w:rFonts w:eastAsia="Times New Roman"/>
                <w:sz w:val="20"/>
                <w:szCs w:val="20"/>
                <w:lang w:eastAsia="ru-RU"/>
              </w:rPr>
            </w:pPr>
          </w:p>
        </w:tc>
        <w:tc>
          <w:tcPr>
            <w:tcW w:w="4427" w:type="dxa"/>
            <w:shd w:val="clear" w:color="auto" w:fill="auto"/>
            <w:vAlign w:val="center"/>
          </w:tcPr>
          <w:p w:rsidR="00354E62" w:rsidRPr="00A5746B" w:rsidRDefault="00354E62" w:rsidP="007B2B38">
            <w:pPr>
              <w:ind w:firstLineChars="100" w:firstLine="200"/>
              <w:jc w:val="left"/>
              <w:rPr>
                <w:rFonts w:eastAsia="Times New Roman"/>
                <w:i/>
                <w:iCs/>
                <w:sz w:val="20"/>
                <w:szCs w:val="20"/>
                <w:lang w:eastAsia="ru-RU"/>
              </w:rPr>
            </w:pPr>
            <w:r w:rsidRPr="00A5746B">
              <w:rPr>
                <w:rFonts w:eastAsia="Times New Roman"/>
                <w:i/>
                <w:iCs/>
                <w:sz w:val="20"/>
                <w:szCs w:val="20"/>
                <w:lang w:eastAsia="ru-RU"/>
              </w:rPr>
              <w:t>Жилой дом (с. Дизьмино)</w:t>
            </w:r>
          </w:p>
        </w:tc>
        <w:tc>
          <w:tcPr>
            <w:tcW w:w="788" w:type="dxa"/>
            <w:shd w:val="clear" w:color="auto" w:fill="auto"/>
            <w:vAlign w:val="center"/>
          </w:tcPr>
          <w:p w:rsidR="00354E62" w:rsidRPr="00A5746B" w:rsidRDefault="00354E62">
            <w:pPr>
              <w:jc w:val="center"/>
              <w:rPr>
                <w:sz w:val="20"/>
                <w:szCs w:val="20"/>
              </w:rPr>
            </w:pPr>
            <w:r w:rsidRPr="00A5746B">
              <w:rPr>
                <w:sz w:val="20"/>
                <w:szCs w:val="20"/>
              </w:rPr>
              <w:t> </w:t>
            </w:r>
          </w:p>
        </w:tc>
        <w:tc>
          <w:tcPr>
            <w:tcW w:w="955" w:type="dxa"/>
            <w:shd w:val="clear" w:color="auto" w:fill="auto"/>
            <w:vAlign w:val="center"/>
          </w:tcPr>
          <w:p w:rsidR="00354E62" w:rsidRPr="00A5746B" w:rsidRDefault="00354E62">
            <w:pPr>
              <w:jc w:val="center"/>
              <w:rPr>
                <w:sz w:val="20"/>
                <w:szCs w:val="20"/>
              </w:rPr>
            </w:pPr>
            <w:r w:rsidRPr="00A5746B">
              <w:rPr>
                <w:sz w:val="20"/>
                <w:szCs w:val="20"/>
              </w:rPr>
              <w:t> </w:t>
            </w:r>
          </w:p>
        </w:tc>
        <w:tc>
          <w:tcPr>
            <w:tcW w:w="955" w:type="dxa"/>
            <w:shd w:val="clear" w:color="auto" w:fill="auto"/>
            <w:vAlign w:val="center"/>
          </w:tcPr>
          <w:p w:rsidR="00354E62" w:rsidRPr="00A5746B" w:rsidRDefault="00354E62">
            <w:pPr>
              <w:jc w:val="center"/>
              <w:rPr>
                <w:sz w:val="20"/>
                <w:szCs w:val="20"/>
              </w:rPr>
            </w:pPr>
            <w:r w:rsidRPr="00A5746B">
              <w:rPr>
                <w:sz w:val="20"/>
                <w:szCs w:val="20"/>
              </w:rPr>
              <w:t> </w:t>
            </w:r>
          </w:p>
        </w:tc>
        <w:tc>
          <w:tcPr>
            <w:tcW w:w="955" w:type="dxa"/>
            <w:shd w:val="clear" w:color="auto" w:fill="auto"/>
            <w:vAlign w:val="center"/>
          </w:tcPr>
          <w:p w:rsidR="00354E62" w:rsidRPr="00A5746B" w:rsidRDefault="00354E62">
            <w:pPr>
              <w:jc w:val="center"/>
              <w:rPr>
                <w:sz w:val="20"/>
                <w:szCs w:val="20"/>
              </w:rPr>
            </w:pPr>
            <w:r w:rsidRPr="00A5746B">
              <w:rPr>
                <w:sz w:val="20"/>
                <w:szCs w:val="20"/>
              </w:rPr>
              <w:t>0,0837</w:t>
            </w:r>
          </w:p>
        </w:tc>
        <w:tc>
          <w:tcPr>
            <w:tcW w:w="958" w:type="dxa"/>
            <w:shd w:val="clear" w:color="auto" w:fill="auto"/>
            <w:vAlign w:val="center"/>
          </w:tcPr>
          <w:p w:rsidR="00354E62" w:rsidRPr="00A5746B" w:rsidRDefault="00354E62">
            <w:pPr>
              <w:jc w:val="center"/>
              <w:rPr>
                <w:sz w:val="20"/>
                <w:szCs w:val="20"/>
              </w:rPr>
            </w:pPr>
            <w:r w:rsidRPr="00A5746B">
              <w:rPr>
                <w:sz w:val="20"/>
                <w:szCs w:val="20"/>
              </w:rPr>
              <w:t> </w:t>
            </w:r>
          </w:p>
        </w:tc>
        <w:tc>
          <w:tcPr>
            <w:tcW w:w="973" w:type="dxa"/>
            <w:vAlign w:val="center"/>
          </w:tcPr>
          <w:p w:rsidR="00354E62" w:rsidRPr="00A5746B" w:rsidRDefault="00354E62">
            <w:pPr>
              <w:jc w:val="center"/>
              <w:rPr>
                <w:sz w:val="20"/>
                <w:szCs w:val="20"/>
              </w:rPr>
            </w:pPr>
            <w:r w:rsidRPr="00A5746B">
              <w:rPr>
                <w:sz w:val="20"/>
                <w:szCs w:val="20"/>
              </w:rPr>
              <w:t> </w:t>
            </w:r>
          </w:p>
        </w:tc>
        <w:tc>
          <w:tcPr>
            <w:tcW w:w="973" w:type="dxa"/>
            <w:shd w:val="clear" w:color="auto" w:fill="auto"/>
            <w:vAlign w:val="center"/>
          </w:tcPr>
          <w:p w:rsidR="00354E62" w:rsidRPr="00A5746B" w:rsidRDefault="00354E62">
            <w:pPr>
              <w:jc w:val="center"/>
              <w:rPr>
                <w:sz w:val="20"/>
                <w:szCs w:val="20"/>
              </w:rPr>
            </w:pPr>
            <w:r w:rsidRPr="00A5746B">
              <w:rPr>
                <w:sz w:val="20"/>
                <w:szCs w:val="20"/>
              </w:rPr>
              <w:t> </w:t>
            </w:r>
          </w:p>
        </w:tc>
        <w:tc>
          <w:tcPr>
            <w:tcW w:w="3223" w:type="dxa"/>
          </w:tcPr>
          <w:p w:rsidR="00354E62" w:rsidRPr="00A5746B" w:rsidRDefault="00354E62" w:rsidP="007B2B38">
            <w:pPr>
              <w:jc w:val="center"/>
              <w:rPr>
                <w:rFonts w:eastAsia="Times New Roman"/>
                <w:sz w:val="20"/>
                <w:szCs w:val="20"/>
                <w:lang w:eastAsia="ru-RU"/>
              </w:rPr>
            </w:pPr>
            <w:r w:rsidRPr="00A5746B">
              <w:rPr>
                <w:rFonts w:eastAsia="Times New Roman"/>
                <w:sz w:val="20"/>
                <w:szCs w:val="20"/>
                <w:lang w:eastAsia="ru-RU"/>
              </w:rPr>
              <w:t>Котельная (с. Дизьмино, ул. Школьная, 26а)</w:t>
            </w:r>
          </w:p>
        </w:tc>
      </w:tr>
      <w:tr w:rsidR="00354E62" w:rsidRPr="00A5746B" w:rsidTr="00354E62">
        <w:tc>
          <w:tcPr>
            <w:tcW w:w="545" w:type="dxa"/>
            <w:shd w:val="clear" w:color="auto" w:fill="auto"/>
            <w:vAlign w:val="center"/>
          </w:tcPr>
          <w:p w:rsidR="00354E62" w:rsidRPr="00A5746B" w:rsidRDefault="00354E62" w:rsidP="003E306D">
            <w:pPr>
              <w:rPr>
                <w:rFonts w:eastAsia="Times New Roman"/>
                <w:sz w:val="20"/>
                <w:szCs w:val="20"/>
                <w:lang w:eastAsia="ru-RU"/>
              </w:rPr>
            </w:pPr>
          </w:p>
        </w:tc>
        <w:tc>
          <w:tcPr>
            <w:tcW w:w="4427" w:type="dxa"/>
            <w:shd w:val="clear" w:color="auto" w:fill="auto"/>
            <w:vAlign w:val="center"/>
          </w:tcPr>
          <w:p w:rsidR="00354E62" w:rsidRPr="00A5746B" w:rsidRDefault="00354E62" w:rsidP="007B2B38">
            <w:pPr>
              <w:ind w:firstLineChars="100" w:firstLine="200"/>
              <w:jc w:val="left"/>
              <w:rPr>
                <w:rFonts w:eastAsia="Times New Roman"/>
                <w:i/>
                <w:iCs/>
                <w:sz w:val="20"/>
                <w:szCs w:val="20"/>
                <w:lang w:eastAsia="ru-RU"/>
              </w:rPr>
            </w:pPr>
            <w:r w:rsidRPr="00A5746B">
              <w:rPr>
                <w:rFonts w:eastAsia="Times New Roman"/>
                <w:i/>
                <w:iCs/>
                <w:sz w:val="20"/>
                <w:szCs w:val="20"/>
                <w:lang w:eastAsia="ru-RU"/>
              </w:rPr>
              <w:t>Жилой дом (с. Дизьмино)</w:t>
            </w:r>
          </w:p>
        </w:tc>
        <w:tc>
          <w:tcPr>
            <w:tcW w:w="788" w:type="dxa"/>
            <w:shd w:val="clear" w:color="auto" w:fill="auto"/>
            <w:vAlign w:val="center"/>
          </w:tcPr>
          <w:p w:rsidR="00354E62" w:rsidRPr="00A5746B" w:rsidRDefault="00354E62">
            <w:pPr>
              <w:jc w:val="center"/>
              <w:rPr>
                <w:sz w:val="20"/>
                <w:szCs w:val="20"/>
              </w:rPr>
            </w:pPr>
            <w:r w:rsidRPr="00A5746B">
              <w:rPr>
                <w:sz w:val="20"/>
                <w:szCs w:val="20"/>
              </w:rPr>
              <w:t> </w:t>
            </w:r>
          </w:p>
        </w:tc>
        <w:tc>
          <w:tcPr>
            <w:tcW w:w="955" w:type="dxa"/>
            <w:shd w:val="clear" w:color="auto" w:fill="auto"/>
            <w:vAlign w:val="center"/>
          </w:tcPr>
          <w:p w:rsidR="00354E62" w:rsidRPr="00A5746B" w:rsidRDefault="00354E62">
            <w:pPr>
              <w:jc w:val="center"/>
              <w:rPr>
                <w:sz w:val="20"/>
                <w:szCs w:val="20"/>
              </w:rPr>
            </w:pPr>
            <w:r w:rsidRPr="00A5746B">
              <w:rPr>
                <w:sz w:val="20"/>
                <w:szCs w:val="20"/>
              </w:rPr>
              <w:t> </w:t>
            </w:r>
          </w:p>
        </w:tc>
        <w:tc>
          <w:tcPr>
            <w:tcW w:w="955" w:type="dxa"/>
            <w:shd w:val="clear" w:color="auto" w:fill="auto"/>
            <w:vAlign w:val="center"/>
          </w:tcPr>
          <w:p w:rsidR="00354E62" w:rsidRPr="00A5746B" w:rsidRDefault="00354E62">
            <w:pPr>
              <w:jc w:val="center"/>
              <w:rPr>
                <w:sz w:val="20"/>
                <w:szCs w:val="20"/>
              </w:rPr>
            </w:pPr>
            <w:r w:rsidRPr="00A5746B">
              <w:rPr>
                <w:sz w:val="20"/>
                <w:szCs w:val="20"/>
              </w:rPr>
              <w:t> </w:t>
            </w:r>
          </w:p>
        </w:tc>
        <w:tc>
          <w:tcPr>
            <w:tcW w:w="955" w:type="dxa"/>
            <w:shd w:val="clear" w:color="auto" w:fill="auto"/>
            <w:vAlign w:val="center"/>
          </w:tcPr>
          <w:p w:rsidR="00354E62" w:rsidRPr="00A5746B" w:rsidRDefault="00354E62">
            <w:pPr>
              <w:jc w:val="center"/>
              <w:rPr>
                <w:sz w:val="20"/>
                <w:szCs w:val="20"/>
              </w:rPr>
            </w:pPr>
            <w:r w:rsidRPr="00A5746B">
              <w:rPr>
                <w:sz w:val="20"/>
                <w:szCs w:val="20"/>
              </w:rPr>
              <w:t>0,0837</w:t>
            </w:r>
          </w:p>
        </w:tc>
        <w:tc>
          <w:tcPr>
            <w:tcW w:w="958" w:type="dxa"/>
            <w:shd w:val="clear" w:color="auto" w:fill="auto"/>
            <w:vAlign w:val="center"/>
          </w:tcPr>
          <w:p w:rsidR="00354E62" w:rsidRPr="00A5746B" w:rsidRDefault="00354E62">
            <w:pPr>
              <w:jc w:val="center"/>
              <w:rPr>
                <w:sz w:val="20"/>
                <w:szCs w:val="20"/>
              </w:rPr>
            </w:pPr>
            <w:r w:rsidRPr="00A5746B">
              <w:rPr>
                <w:sz w:val="20"/>
                <w:szCs w:val="20"/>
              </w:rPr>
              <w:t> </w:t>
            </w:r>
          </w:p>
        </w:tc>
        <w:tc>
          <w:tcPr>
            <w:tcW w:w="973" w:type="dxa"/>
            <w:vAlign w:val="center"/>
          </w:tcPr>
          <w:p w:rsidR="00354E62" w:rsidRPr="00A5746B" w:rsidRDefault="00354E62">
            <w:pPr>
              <w:jc w:val="center"/>
              <w:rPr>
                <w:sz w:val="20"/>
                <w:szCs w:val="20"/>
              </w:rPr>
            </w:pPr>
            <w:r w:rsidRPr="00A5746B">
              <w:rPr>
                <w:sz w:val="20"/>
                <w:szCs w:val="20"/>
              </w:rPr>
              <w:t> </w:t>
            </w:r>
          </w:p>
        </w:tc>
        <w:tc>
          <w:tcPr>
            <w:tcW w:w="973" w:type="dxa"/>
            <w:shd w:val="clear" w:color="auto" w:fill="auto"/>
            <w:vAlign w:val="center"/>
          </w:tcPr>
          <w:p w:rsidR="00354E62" w:rsidRPr="00A5746B" w:rsidRDefault="00354E62">
            <w:pPr>
              <w:jc w:val="center"/>
              <w:rPr>
                <w:sz w:val="20"/>
                <w:szCs w:val="20"/>
              </w:rPr>
            </w:pPr>
            <w:r w:rsidRPr="00A5746B">
              <w:rPr>
                <w:sz w:val="20"/>
                <w:szCs w:val="20"/>
              </w:rPr>
              <w:t> </w:t>
            </w:r>
          </w:p>
        </w:tc>
        <w:tc>
          <w:tcPr>
            <w:tcW w:w="3223" w:type="dxa"/>
          </w:tcPr>
          <w:p w:rsidR="00354E62" w:rsidRPr="00A5746B" w:rsidRDefault="00354E62" w:rsidP="003E306D">
            <w:pPr>
              <w:jc w:val="center"/>
              <w:rPr>
                <w:rFonts w:eastAsia="Times New Roman"/>
                <w:sz w:val="20"/>
                <w:szCs w:val="20"/>
                <w:lang w:eastAsia="ru-RU"/>
              </w:rPr>
            </w:pPr>
            <w:r w:rsidRPr="00A5746B">
              <w:rPr>
                <w:rFonts w:eastAsia="Times New Roman"/>
                <w:sz w:val="20"/>
                <w:szCs w:val="20"/>
                <w:lang w:eastAsia="ru-RU"/>
              </w:rPr>
              <w:t>Котельная (с. Дизьмино, ул. Школьная, 26а)</w:t>
            </w:r>
          </w:p>
        </w:tc>
      </w:tr>
      <w:tr w:rsidR="00354E62" w:rsidRPr="00A5746B" w:rsidTr="00354E62">
        <w:tc>
          <w:tcPr>
            <w:tcW w:w="545" w:type="dxa"/>
            <w:shd w:val="clear" w:color="auto" w:fill="auto"/>
            <w:vAlign w:val="center"/>
          </w:tcPr>
          <w:p w:rsidR="00354E62" w:rsidRPr="00A5746B" w:rsidRDefault="00354E62" w:rsidP="003E306D">
            <w:pPr>
              <w:rPr>
                <w:rFonts w:eastAsia="Times New Roman"/>
                <w:sz w:val="20"/>
                <w:szCs w:val="20"/>
                <w:lang w:eastAsia="ru-RU"/>
              </w:rPr>
            </w:pPr>
          </w:p>
        </w:tc>
        <w:tc>
          <w:tcPr>
            <w:tcW w:w="4427" w:type="dxa"/>
            <w:shd w:val="clear" w:color="auto" w:fill="auto"/>
            <w:vAlign w:val="center"/>
          </w:tcPr>
          <w:p w:rsidR="00354E62" w:rsidRPr="00A5746B" w:rsidRDefault="00354E62" w:rsidP="007B2B38">
            <w:pPr>
              <w:ind w:firstLineChars="100" w:firstLine="200"/>
              <w:jc w:val="left"/>
              <w:rPr>
                <w:rFonts w:eastAsia="Times New Roman"/>
                <w:i/>
                <w:iCs/>
                <w:sz w:val="20"/>
                <w:szCs w:val="20"/>
                <w:lang w:eastAsia="ru-RU"/>
              </w:rPr>
            </w:pPr>
            <w:r w:rsidRPr="00A5746B">
              <w:rPr>
                <w:rFonts w:eastAsia="Times New Roman"/>
                <w:i/>
                <w:iCs/>
                <w:sz w:val="20"/>
                <w:szCs w:val="20"/>
                <w:lang w:eastAsia="ru-RU"/>
              </w:rPr>
              <w:t>Жилой дом (п. Пудем, ул. Кирова, 19)</w:t>
            </w:r>
          </w:p>
        </w:tc>
        <w:tc>
          <w:tcPr>
            <w:tcW w:w="788" w:type="dxa"/>
            <w:shd w:val="clear" w:color="auto" w:fill="auto"/>
            <w:vAlign w:val="center"/>
          </w:tcPr>
          <w:p w:rsidR="00354E62" w:rsidRPr="00A5746B" w:rsidRDefault="00354E62">
            <w:pPr>
              <w:jc w:val="center"/>
              <w:rPr>
                <w:sz w:val="20"/>
                <w:szCs w:val="20"/>
              </w:rPr>
            </w:pPr>
            <w:r w:rsidRPr="00A5746B">
              <w:rPr>
                <w:sz w:val="20"/>
                <w:szCs w:val="20"/>
              </w:rPr>
              <w:t> </w:t>
            </w:r>
          </w:p>
        </w:tc>
        <w:tc>
          <w:tcPr>
            <w:tcW w:w="955" w:type="dxa"/>
            <w:shd w:val="clear" w:color="auto" w:fill="auto"/>
            <w:vAlign w:val="center"/>
          </w:tcPr>
          <w:p w:rsidR="00354E62" w:rsidRPr="00A5746B" w:rsidRDefault="00354E62">
            <w:pPr>
              <w:jc w:val="center"/>
              <w:rPr>
                <w:sz w:val="20"/>
                <w:szCs w:val="20"/>
              </w:rPr>
            </w:pPr>
            <w:r w:rsidRPr="00A5746B">
              <w:rPr>
                <w:sz w:val="20"/>
                <w:szCs w:val="20"/>
              </w:rPr>
              <w:t> </w:t>
            </w:r>
          </w:p>
        </w:tc>
        <w:tc>
          <w:tcPr>
            <w:tcW w:w="955" w:type="dxa"/>
            <w:shd w:val="clear" w:color="auto" w:fill="auto"/>
            <w:vAlign w:val="center"/>
          </w:tcPr>
          <w:p w:rsidR="00354E62" w:rsidRPr="00A5746B" w:rsidRDefault="00354E62">
            <w:pPr>
              <w:jc w:val="center"/>
              <w:rPr>
                <w:sz w:val="20"/>
                <w:szCs w:val="20"/>
              </w:rPr>
            </w:pPr>
            <w:r w:rsidRPr="00A5746B">
              <w:rPr>
                <w:sz w:val="20"/>
                <w:szCs w:val="20"/>
              </w:rPr>
              <w:t> </w:t>
            </w:r>
          </w:p>
        </w:tc>
        <w:tc>
          <w:tcPr>
            <w:tcW w:w="955" w:type="dxa"/>
            <w:shd w:val="clear" w:color="auto" w:fill="auto"/>
            <w:vAlign w:val="center"/>
          </w:tcPr>
          <w:p w:rsidR="00354E62" w:rsidRPr="00A5746B" w:rsidRDefault="00354E62">
            <w:pPr>
              <w:jc w:val="center"/>
              <w:rPr>
                <w:sz w:val="20"/>
                <w:szCs w:val="20"/>
              </w:rPr>
            </w:pPr>
            <w:r w:rsidRPr="00A5746B">
              <w:rPr>
                <w:sz w:val="20"/>
                <w:szCs w:val="20"/>
              </w:rPr>
              <w:t> </w:t>
            </w:r>
          </w:p>
        </w:tc>
        <w:tc>
          <w:tcPr>
            <w:tcW w:w="958" w:type="dxa"/>
            <w:shd w:val="clear" w:color="auto" w:fill="auto"/>
            <w:vAlign w:val="bottom"/>
          </w:tcPr>
          <w:p w:rsidR="00354E62" w:rsidRPr="00A5746B" w:rsidRDefault="00354E62">
            <w:pPr>
              <w:rPr>
                <w:rFonts w:ascii="Calibri" w:hAnsi="Calibri" w:cs="Calibri"/>
                <w:sz w:val="22"/>
              </w:rPr>
            </w:pPr>
          </w:p>
        </w:tc>
        <w:tc>
          <w:tcPr>
            <w:tcW w:w="973" w:type="dxa"/>
            <w:vAlign w:val="center"/>
          </w:tcPr>
          <w:p w:rsidR="00354E62" w:rsidRPr="00A5746B" w:rsidRDefault="00354E62">
            <w:pPr>
              <w:jc w:val="center"/>
              <w:rPr>
                <w:sz w:val="20"/>
                <w:szCs w:val="20"/>
              </w:rPr>
            </w:pPr>
            <w:r w:rsidRPr="00A5746B">
              <w:rPr>
                <w:sz w:val="20"/>
                <w:szCs w:val="20"/>
              </w:rPr>
              <w:t>0,1157</w:t>
            </w:r>
          </w:p>
        </w:tc>
        <w:tc>
          <w:tcPr>
            <w:tcW w:w="973" w:type="dxa"/>
            <w:shd w:val="clear" w:color="auto" w:fill="auto"/>
            <w:vAlign w:val="center"/>
          </w:tcPr>
          <w:p w:rsidR="00354E62" w:rsidRPr="00A5746B" w:rsidRDefault="00354E62">
            <w:pPr>
              <w:jc w:val="center"/>
              <w:rPr>
                <w:sz w:val="20"/>
                <w:szCs w:val="20"/>
              </w:rPr>
            </w:pPr>
            <w:r w:rsidRPr="00A5746B">
              <w:rPr>
                <w:sz w:val="20"/>
                <w:szCs w:val="20"/>
              </w:rPr>
              <w:t> </w:t>
            </w:r>
          </w:p>
        </w:tc>
        <w:tc>
          <w:tcPr>
            <w:tcW w:w="3223" w:type="dxa"/>
          </w:tcPr>
          <w:p w:rsidR="00354E62" w:rsidRPr="00A5746B" w:rsidRDefault="00354E62" w:rsidP="003E306D">
            <w:pPr>
              <w:jc w:val="center"/>
              <w:rPr>
                <w:rFonts w:eastAsia="Times New Roman"/>
                <w:sz w:val="20"/>
                <w:szCs w:val="20"/>
                <w:lang w:eastAsia="ru-RU"/>
              </w:rPr>
            </w:pPr>
            <w:r w:rsidRPr="00A5746B">
              <w:rPr>
                <w:sz w:val="20"/>
                <w:szCs w:val="20"/>
              </w:rPr>
              <w:t>Котельная (п. Пудем, ул. Гагарина, 2а)</w:t>
            </w:r>
          </w:p>
        </w:tc>
      </w:tr>
      <w:tr w:rsidR="00354E62" w:rsidRPr="00A5746B" w:rsidTr="00354E62">
        <w:tc>
          <w:tcPr>
            <w:tcW w:w="545" w:type="dxa"/>
            <w:shd w:val="clear" w:color="auto" w:fill="auto"/>
            <w:vAlign w:val="center"/>
          </w:tcPr>
          <w:p w:rsidR="00354E62" w:rsidRPr="00A5746B" w:rsidRDefault="00354E62" w:rsidP="003E306D">
            <w:pPr>
              <w:rPr>
                <w:rFonts w:eastAsia="Times New Roman"/>
                <w:sz w:val="20"/>
                <w:szCs w:val="20"/>
                <w:lang w:eastAsia="ru-RU"/>
              </w:rPr>
            </w:pPr>
          </w:p>
        </w:tc>
        <w:tc>
          <w:tcPr>
            <w:tcW w:w="4427" w:type="dxa"/>
            <w:shd w:val="clear" w:color="auto" w:fill="auto"/>
            <w:vAlign w:val="center"/>
          </w:tcPr>
          <w:p w:rsidR="00354E62" w:rsidRPr="00A5746B" w:rsidRDefault="00354E62" w:rsidP="007B2B38">
            <w:pPr>
              <w:ind w:firstLineChars="100" w:firstLine="200"/>
              <w:jc w:val="left"/>
              <w:rPr>
                <w:rFonts w:eastAsia="Times New Roman"/>
                <w:i/>
                <w:iCs/>
                <w:sz w:val="20"/>
                <w:szCs w:val="20"/>
                <w:lang w:eastAsia="ru-RU"/>
              </w:rPr>
            </w:pPr>
            <w:r w:rsidRPr="00A5746B">
              <w:rPr>
                <w:rFonts w:eastAsia="Times New Roman"/>
                <w:i/>
                <w:iCs/>
                <w:sz w:val="20"/>
                <w:szCs w:val="20"/>
                <w:lang w:eastAsia="ru-RU"/>
              </w:rPr>
              <w:t>Жилой дом (п. Пудем, ул. Энгельса, 32)</w:t>
            </w:r>
          </w:p>
        </w:tc>
        <w:tc>
          <w:tcPr>
            <w:tcW w:w="788" w:type="dxa"/>
            <w:shd w:val="clear" w:color="auto" w:fill="auto"/>
            <w:vAlign w:val="center"/>
          </w:tcPr>
          <w:p w:rsidR="00354E62" w:rsidRPr="00A5746B" w:rsidRDefault="00354E62">
            <w:pPr>
              <w:jc w:val="center"/>
              <w:rPr>
                <w:sz w:val="20"/>
                <w:szCs w:val="20"/>
              </w:rPr>
            </w:pPr>
            <w:r w:rsidRPr="00A5746B">
              <w:rPr>
                <w:sz w:val="20"/>
                <w:szCs w:val="20"/>
              </w:rPr>
              <w:t> </w:t>
            </w:r>
          </w:p>
        </w:tc>
        <w:tc>
          <w:tcPr>
            <w:tcW w:w="955" w:type="dxa"/>
            <w:shd w:val="clear" w:color="auto" w:fill="auto"/>
            <w:vAlign w:val="center"/>
          </w:tcPr>
          <w:p w:rsidR="00354E62" w:rsidRPr="00A5746B" w:rsidRDefault="00354E62">
            <w:pPr>
              <w:jc w:val="center"/>
              <w:rPr>
                <w:sz w:val="20"/>
                <w:szCs w:val="20"/>
              </w:rPr>
            </w:pPr>
            <w:r w:rsidRPr="00A5746B">
              <w:rPr>
                <w:sz w:val="20"/>
                <w:szCs w:val="20"/>
              </w:rPr>
              <w:t> </w:t>
            </w:r>
          </w:p>
        </w:tc>
        <w:tc>
          <w:tcPr>
            <w:tcW w:w="955" w:type="dxa"/>
            <w:shd w:val="clear" w:color="auto" w:fill="auto"/>
            <w:vAlign w:val="center"/>
          </w:tcPr>
          <w:p w:rsidR="00354E62" w:rsidRPr="00A5746B" w:rsidRDefault="00354E62">
            <w:pPr>
              <w:jc w:val="center"/>
              <w:rPr>
                <w:sz w:val="20"/>
                <w:szCs w:val="20"/>
              </w:rPr>
            </w:pPr>
            <w:r w:rsidRPr="00A5746B">
              <w:rPr>
                <w:sz w:val="20"/>
                <w:szCs w:val="20"/>
              </w:rPr>
              <w:t> </w:t>
            </w:r>
          </w:p>
        </w:tc>
        <w:tc>
          <w:tcPr>
            <w:tcW w:w="955" w:type="dxa"/>
            <w:shd w:val="clear" w:color="auto" w:fill="auto"/>
            <w:vAlign w:val="center"/>
          </w:tcPr>
          <w:p w:rsidR="00354E62" w:rsidRPr="00A5746B" w:rsidRDefault="00354E62">
            <w:pPr>
              <w:jc w:val="center"/>
              <w:rPr>
                <w:sz w:val="20"/>
                <w:szCs w:val="20"/>
              </w:rPr>
            </w:pPr>
            <w:r w:rsidRPr="00A5746B">
              <w:rPr>
                <w:sz w:val="20"/>
                <w:szCs w:val="20"/>
              </w:rPr>
              <w:t> </w:t>
            </w:r>
          </w:p>
        </w:tc>
        <w:tc>
          <w:tcPr>
            <w:tcW w:w="958" w:type="dxa"/>
            <w:shd w:val="clear" w:color="auto" w:fill="auto"/>
            <w:vAlign w:val="bottom"/>
          </w:tcPr>
          <w:p w:rsidR="00354E62" w:rsidRPr="00A5746B" w:rsidRDefault="00354E62">
            <w:pPr>
              <w:rPr>
                <w:rFonts w:ascii="Calibri" w:hAnsi="Calibri" w:cs="Calibri"/>
                <w:sz w:val="22"/>
              </w:rPr>
            </w:pPr>
          </w:p>
        </w:tc>
        <w:tc>
          <w:tcPr>
            <w:tcW w:w="973" w:type="dxa"/>
            <w:vAlign w:val="center"/>
          </w:tcPr>
          <w:p w:rsidR="00354E62" w:rsidRPr="00A5746B" w:rsidRDefault="00354E62">
            <w:pPr>
              <w:jc w:val="center"/>
              <w:rPr>
                <w:sz w:val="20"/>
                <w:szCs w:val="20"/>
              </w:rPr>
            </w:pPr>
            <w:r w:rsidRPr="00A5746B">
              <w:rPr>
                <w:sz w:val="20"/>
                <w:szCs w:val="20"/>
              </w:rPr>
              <w:t>0,1157</w:t>
            </w:r>
          </w:p>
        </w:tc>
        <w:tc>
          <w:tcPr>
            <w:tcW w:w="973" w:type="dxa"/>
            <w:shd w:val="clear" w:color="auto" w:fill="auto"/>
            <w:vAlign w:val="center"/>
          </w:tcPr>
          <w:p w:rsidR="00354E62" w:rsidRPr="00A5746B" w:rsidRDefault="00354E62">
            <w:pPr>
              <w:jc w:val="center"/>
              <w:rPr>
                <w:sz w:val="20"/>
                <w:szCs w:val="20"/>
              </w:rPr>
            </w:pPr>
            <w:r w:rsidRPr="00A5746B">
              <w:rPr>
                <w:sz w:val="20"/>
                <w:szCs w:val="20"/>
              </w:rPr>
              <w:t> </w:t>
            </w:r>
          </w:p>
        </w:tc>
        <w:tc>
          <w:tcPr>
            <w:tcW w:w="3223" w:type="dxa"/>
          </w:tcPr>
          <w:p w:rsidR="00354E62" w:rsidRPr="00A5746B" w:rsidRDefault="00354E62" w:rsidP="003E306D">
            <w:pPr>
              <w:jc w:val="center"/>
              <w:rPr>
                <w:rFonts w:eastAsia="Times New Roman"/>
                <w:sz w:val="20"/>
                <w:szCs w:val="20"/>
                <w:lang w:eastAsia="ru-RU"/>
              </w:rPr>
            </w:pPr>
            <w:r w:rsidRPr="00A5746B">
              <w:rPr>
                <w:sz w:val="20"/>
                <w:szCs w:val="20"/>
              </w:rPr>
              <w:t>Котельная (п. Пудем, ул. Гагарина, 2а)</w:t>
            </w:r>
          </w:p>
        </w:tc>
      </w:tr>
      <w:tr w:rsidR="00354E62" w:rsidRPr="00A5746B" w:rsidTr="00354E62">
        <w:tc>
          <w:tcPr>
            <w:tcW w:w="545" w:type="dxa"/>
            <w:shd w:val="clear" w:color="auto" w:fill="auto"/>
            <w:vAlign w:val="center"/>
          </w:tcPr>
          <w:p w:rsidR="00354E62" w:rsidRPr="00A5746B" w:rsidRDefault="00354E62" w:rsidP="00C52F24">
            <w:pPr>
              <w:rPr>
                <w:rFonts w:eastAsia="Times New Roman"/>
                <w:sz w:val="20"/>
                <w:szCs w:val="20"/>
                <w:lang w:eastAsia="ru-RU"/>
              </w:rPr>
            </w:pPr>
            <w:r w:rsidRPr="00A5746B">
              <w:rPr>
                <w:rFonts w:eastAsia="Times New Roman"/>
                <w:sz w:val="20"/>
                <w:szCs w:val="20"/>
                <w:lang w:eastAsia="ru-RU"/>
              </w:rPr>
              <w:t>2</w:t>
            </w:r>
          </w:p>
        </w:tc>
        <w:tc>
          <w:tcPr>
            <w:tcW w:w="4427" w:type="dxa"/>
            <w:shd w:val="clear" w:color="auto" w:fill="auto"/>
            <w:vAlign w:val="center"/>
          </w:tcPr>
          <w:p w:rsidR="00354E62" w:rsidRPr="00A5746B" w:rsidRDefault="00354E62" w:rsidP="00C52F24">
            <w:pPr>
              <w:rPr>
                <w:rFonts w:eastAsia="Times New Roman"/>
                <w:sz w:val="20"/>
                <w:szCs w:val="20"/>
                <w:lang w:eastAsia="ru-RU"/>
              </w:rPr>
            </w:pPr>
            <w:r w:rsidRPr="00A5746B">
              <w:rPr>
                <w:rFonts w:eastAsia="Times New Roman"/>
                <w:sz w:val="20"/>
                <w:szCs w:val="20"/>
                <w:lang w:eastAsia="ru-RU"/>
              </w:rPr>
              <w:t>Общественно-деловой фонд</w:t>
            </w:r>
          </w:p>
        </w:tc>
        <w:tc>
          <w:tcPr>
            <w:tcW w:w="788" w:type="dxa"/>
            <w:shd w:val="clear" w:color="auto" w:fill="auto"/>
            <w:vAlign w:val="center"/>
          </w:tcPr>
          <w:p w:rsidR="00354E62" w:rsidRPr="00A5746B" w:rsidRDefault="00354E62">
            <w:pPr>
              <w:jc w:val="center"/>
              <w:rPr>
                <w:sz w:val="20"/>
                <w:szCs w:val="20"/>
              </w:rPr>
            </w:pPr>
            <w:r w:rsidRPr="00A5746B">
              <w:rPr>
                <w:sz w:val="20"/>
                <w:szCs w:val="20"/>
              </w:rPr>
              <w:t> </w:t>
            </w:r>
          </w:p>
        </w:tc>
        <w:tc>
          <w:tcPr>
            <w:tcW w:w="955" w:type="dxa"/>
            <w:shd w:val="clear" w:color="auto" w:fill="auto"/>
            <w:vAlign w:val="center"/>
          </w:tcPr>
          <w:p w:rsidR="00354E62" w:rsidRPr="00A5746B" w:rsidRDefault="00354E62">
            <w:pPr>
              <w:jc w:val="center"/>
              <w:rPr>
                <w:sz w:val="20"/>
                <w:szCs w:val="20"/>
              </w:rPr>
            </w:pPr>
            <w:r w:rsidRPr="00A5746B">
              <w:rPr>
                <w:sz w:val="20"/>
                <w:szCs w:val="20"/>
              </w:rPr>
              <w:t> </w:t>
            </w:r>
          </w:p>
        </w:tc>
        <w:tc>
          <w:tcPr>
            <w:tcW w:w="955" w:type="dxa"/>
            <w:shd w:val="clear" w:color="auto" w:fill="auto"/>
            <w:vAlign w:val="center"/>
          </w:tcPr>
          <w:p w:rsidR="00354E62" w:rsidRPr="00A5746B" w:rsidRDefault="00354E62">
            <w:pPr>
              <w:jc w:val="center"/>
              <w:rPr>
                <w:sz w:val="20"/>
                <w:szCs w:val="20"/>
              </w:rPr>
            </w:pPr>
            <w:r w:rsidRPr="00A5746B">
              <w:rPr>
                <w:sz w:val="20"/>
                <w:szCs w:val="20"/>
              </w:rPr>
              <w:t> </w:t>
            </w:r>
          </w:p>
        </w:tc>
        <w:tc>
          <w:tcPr>
            <w:tcW w:w="955" w:type="dxa"/>
            <w:shd w:val="clear" w:color="auto" w:fill="auto"/>
            <w:vAlign w:val="center"/>
          </w:tcPr>
          <w:p w:rsidR="00354E62" w:rsidRPr="00A5746B" w:rsidRDefault="00354E62">
            <w:pPr>
              <w:jc w:val="center"/>
              <w:rPr>
                <w:sz w:val="20"/>
                <w:szCs w:val="20"/>
              </w:rPr>
            </w:pPr>
            <w:r w:rsidRPr="00A5746B">
              <w:rPr>
                <w:sz w:val="20"/>
                <w:szCs w:val="20"/>
              </w:rPr>
              <w:t> </w:t>
            </w:r>
          </w:p>
        </w:tc>
        <w:tc>
          <w:tcPr>
            <w:tcW w:w="958" w:type="dxa"/>
            <w:shd w:val="clear" w:color="auto" w:fill="auto"/>
            <w:vAlign w:val="center"/>
          </w:tcPr>
          <w:p w:rsidR="00354E62" w:rsidRPr="00A5746B" w:rsidRDefault="00354E62">
            <w:pPr>
              <w:jc w:val="center"/>
              <w:rPr>
                <w:sz w:val="20"/>
                <w:szCs w:val="20"/>
              </w:rPr>
            </w:pPr>
            <w:r w:rsidRPr="00A5746B">
              <w:rPr>
                <w:sz w:val="20"/>
                <w:szCs w:val="20"/>
              </w:rPr>
              <w:t> </w:t>
            </w:r>
          </w:p>
        </w:tc>
        <w:tc>
          <w:tcPr>
            <w:tcW w:w="973" w:type="dxa"/>
            <w:vAlign w:val="center"/>
          </w:tcPr>
          <w:p w:rsidR="00354E62" w:rsidRPr="00A5746B" w:rsidRDefault="00354E62">
            <w:pPr>
              <w:jc w:val="center"/>
              <w:rPr>
                <w:sz w:val="20"/>
                <w:szCs w:val="20"/>
              </w:rPr>
            </w:pPr>
            <w:r w:rsidRPr="00A5746B">
              <w:rPr>
                <w:sz w:val="20"/>
                <w:szCs w:val="20"/>
              </w:rPr>
              <w:t> </w:t>
            </w:r>
          </w:p>
        </w:tc>
        <w:tc>
          <w:tcPr>
            <w:tcW w:w="973" w:type="dxa"/>
            <w:shd w:val="clear" w:color="auto" w:fill="auto"/>
            <w:vAlign w:val="center"/>
          </w:tcPr>
          <w:p w:rsidR="00354E62" w:rsidRPr="00A5746B" w:rsidRDefault="00354E62">
            <w:pPr>
              <w:jc w:val="center"/>
              <w:rPr>
                <w:sz w:val="20"/>
                <w:szCs w:val="20"/>
              </w:rPr>
            </w:pPr>
            <w:r w:rsidRPr="00A5746B">
              <w:rPr>
                <w:sz w:val="20"/>
                <w:szCs w:val="20"/>
              </w:rPr>
              <w:t> </w:t>
            </w:r>
          </w:p>
        </w:tc>
        <w:tc>
          <w:tcPr>
            <w:tcW w:w="3223" w:type="dxa"/>
          </w:tcPr>
          <w:p w:rsidR="00354E62" w:rsidRPr="00A5746B" w:rsidRDefault="00354E62" w:rsidP="003E306D">
            <w:pPr>
              <w:jc w:val="center"/>
              <w:rPr>
                <w:rFonts w:eastAsia="Times New Roman"/>
                <w:sz w:val="20"/>
                <w:szCs w:val="20"/>
                <w:lang w:eastAsia="ru-RU"/>
              </w:rPr>
            </w:pPr>
          </w:p>
        </w:tc>
      </w:tr>
      <w:tr w:rsidR="00354E62" w:rsidRPr="00A5746B" w:rsidTr="00354E62">
        <w:tc>
          <w:tcPr>
            <w:tcW w:w="545" w:type="dxa"/>
            <w:shd w:val="clear" w:color="auto" w:fill="auto"/>
            <w:vAlign w:val="center"/>
          </w:tcPr>
          <w:p w:rsidR="00354E62" w:rsidRPr="00A5746B" w:rsidRDefault="00354E62" w:rsidP="003E306D">
            <w:pPr>
              <w:rPr>
                <w:rFonts w:eastAsia="Times New Roman"/>
                <w:sz w:val="20"/>
                <w:szCs w:val="20"/>
                <w:lang w:eastAsia="ru-RU"/>
              </w:rPr>
            </w:pPr>
            <w:r w:rsidRPr="00A5746B">
              <w:rPr>
                <w:rFonts w:eastAsia="Times New Roman"/>
                <w:sz w:val="20"/>
                <w:szCs w:val="20"/>
                <w:lang w:eastAsia="ru-RU"/>
              </w:rPr>
              <w:t>2.1</w:t>
            </w:r>
          </w:p>
        </w:tc>
        <w:tc>
          <w:tcPr>
            <w:tcW w:w="4427" w:type="dxa"/>
            <w:shd w:val="clear" w:color="auto" w:fill="auto"/>
            <w:vAlign w:val="center"/>
            <w:hideMark/>
          </w:tcPr>
          <w:p w:rsidR="00354E62" w:rsidRPr="00A5746B" w:rsidRDefault="00354E62" w:rsidP="003E306D">
            <w:pPr>
              <w:rPr>
                <w:rFonts w:eastAsia="Times New Roman"/>
                <w:sz w:val="20"/>
                <w:szCs w:val="20"/>
                <w:lang w:eastAsia="ru-RU"/>
              </w:rPr>
            </w:pPr>
            <w:r w:rsidRPr="00A5746B">
              <w:rPr>
                <w:rFonts w:eastAsia="Times New Roman"/>
                <w:sz w:val="20"/>
                <w:szCs w:val="20"/>
                <w:lang w:eastAsia="ru-RU"/>
              </w:rPr>
              <w:t>Прирост тепловой нагрузки отопления и вент</w:t>
            </w:r>
            <w:r w:rsidRPr="00A5746B">
              <w:rPr>
                <w:rFonts w:eastAsia="Times New Roman"/>
                <w:sz w:val="20"/>
                <w:szCs w:val="20"/>
                <w:lang w:eastAsia="ru-RU"/>
              </w:rPr>
              <w:t>и</w:t>
            </w:r>
            <w:r w:rsidRPr="00A5746B">
              <w:rPr>
                <w:rFonts w:eastAsia="Times New Roman"/>
                <w:sz w:val="20"/>
                <w:szCs w:val="20"/>
                <w:lang w:eastAsia="ru-RU"/>
              </w:rPr>
              <w:t>ляции</w:t>
            </w:r>
          </w:p>
        </w:tc>
        <w:tc>
          <w:tcPr>
            <w:tcW w:w="788" w:type="dxa"/>
            <w:shd w:val="clear" w:color="auto" w:fill="auto"/>
            <w:vAlign w:val="center"/>
          </w:tcPr>
          <w:p w:rsidR="00354E62" w:rsidRPr="00A5746B" w:rsidRDefault="00354E62">
            <w:pPr>
              <w:jc w:val="center"/>
              <w:rPr>
                <w:sz w:val="20"/>
                <w:szCs w:val="20"/>
              </w:rPr>
            </w:pPr>
            <w:r w:rsidRPr="00A5746B">
              <w:rPr>
                <w:sz w:val="20"/>
                <w:szCs w:val="20"/>
              </w:rPr>
              <w:t>0</w:t>
            </w:r>
          </w:p>
        </w:tc>
        <w:tc>
          <w:tcPr>
            <w:tcW w:w="955" w:type="dxa"/>
            <w:shd w:val="clear" w:color="auto" w:fill="auto"/>
            <w:vAlign w:val="center"/>
          </w:tcPr>
          <w:p w:rsidR="00354E62" w:rsidRPr="00A5746B" w:rsidRDefault="00354E62">
            <w:pPr>
              <w:jc w:val="center"/>
              <w:rPr>
                <w:sz w:val="20"/>
                <w:szCs w:val="20"/>
              </w:rPr>
            </w:pPr>
            <w:r w:rsidRPr="00A5746B">
              <w:rPr>
                <w:sz w:val="20"/>
                <w:szCs w:val="20"/>
              </w:rPr>
              <w:t>0</w:t>
            </w:r>
          </w:p>
        </w:tc>
        <w:tc>
          <w:tcPr>
            <w:tcW w:w="955" w:type="dxa"/>
            <w:shd w:val="clear" w:color="auto" w:fill="auto"/>
            <w:vAlign w:val="center"/>
          </w:tcPr>
          <w:p w:rsidR="00354E62" w:rsidRPr="00A5746B" w:rsidRDefault="00354E62">
            <w:pPr>
              <w:jc w:val="center"/>
              <w:rPr>
                <w:sz w:val="20"/>
                <w:szCs w:val="20"/>
              </w:rPr>
            </w:pPr>
            <w:r w:rsidRPr="00A5746B">
              <w:rPr>
                <w:sz w:val="20"/>
                <w:szCs w:val="20"/>
              </w:rPr>
              <w:t>0,1861</w:t>
            </w:r>
          </w:p>
        </w:tc>
        <w:tc>
          <w:tcPr>
            <w:tcW w:w="955" w:type="dxa"/>
            <w:shd w:val="clear" w:color="auto" w:fill="auto"/>
            <w:vAlign w:val="center"/>
          </w:tcPr>
          <w:p w:rsidR="00354E62" w:rsidRPr="00A5746B" w:rsidRDefault="00354E62">
            <w:pPr>
              <w:jc w:val="center"/>
              <w:rPr>
                <w:sz w:val="20"/>
                <w:szCs w:val="20"/>
              </w:rPr>
            </w:pPr>
            <w:r w:rsidRPr="00A5746B">
              <w:rPr>
                <w:sz w:val="20"/>
                <w:szCs w:val="20"/>
              </w:rPr>
              <w:t>0,104</w:t>
            </w:r>
          </w:p>
        </w:tc>
        <w:tc>
          <w:tcPr>
            <w:tcW w:w="958" w:type="dxa"/>
            <w:shd w:val="clear" w:color="auto" w:fill="auto"/>
            <w:vAlign w:val="center"/>
          </w:tcPr>
          <w:p w:rsidR="00354E62" w:rsidRPr="00A5746B" w:rsidRDefault="00354E62">
            <w:pPr>
              <w:jc w:val="center"/>
              <w:rPr>
                <w:sz w:val="20"/>
                <w:szCs w:val="20"/>
              </w:rPr>
            </w:pPr>
            <w:r w:rsidRPr="00A5746B">
              <w:rPr>
                <w:sz w:val="20"/>
                <w:szCs w:val="20"/>
              </w:rPr>
              <w:t>0</w:t>
            </w:r>
          </w:p>
        </w:tc>
        <w:tc>
          <w:tcPr>
            <w:tcW w:w="973" w:type="dxa"/>
            <w:vAlign w:val="center"/>
          </w:tcPr>
          <w:p w:rsidR="00354E62" w:rsidRPr="00A5746B" w:rsidRDefault="00354E62">
            <w:pPr>
              <w:jc w:val="center"/>
              <w:rPr>
                <w:sz w:val="20"/>
                <w:szCs w:val="20"/>
              </w:rPr>
            </w:pPr>
            <w:r w:rsidRPr="00A5746B">
              <w:rPr>
                <w:sz w:val="20"/>
                <w:szCs w:val="20"/>
              </w:rPr>
              <w:t> </w:t>
            </w:r>
          </w:p>
        </w:tc>
        <w:tc>
          <w:tcPr>
            <w:tcW w:w="973" w:type="dxa"/>
            <w:shd w:val="clear" w:color="auto" w:fill="auto"/>
            <w:vAlign w:val="center"/>
          </w:tcPr>
          <w:p w:rsidR="00354E62" w:rsidRPr="00A5746B" w:rsidRDefault="00354E62">
            <w:pPr>
              <w:jc w:val="center"/>
              <w:rPr>
                <w:sz w:val="20"/>
                <w:szCs w:val="20"/>
              </w:rPr>
            </w:pPr>
            <w:r w:rsidRPr="00A5746B">
              <w:rPr>
                <w:sz w:val="20"/>
                <w:szCs w:val="20"/>
              </w:rPr>
              <w:t>0,0693</w:t>
            </w:r>
          </w:p>
        </w:tc>
        <w:tc>
          <w:tcPr>
            <w:tcW w:w="3223" w:type="dxa"/>
          </w:tcPr>
          <w:p w:rsidR="00354E62" w:rsidRPr="00A5746B" w:rsidRDefault="00354E62" w:rsidP="003E306D">
            <w:pPr>
              <w:jc w:val="center"/>
              <w:rPr>
                <w:rFonts w:eastAsia="Times New Roman"/>
                <w:sz w:val="20"/>
                <w:szCs w:val="20"/>
                <w:lang w:eastAsia="ru-RU"/>
              </w:rPr>
            </w:pPr>
          </w:p>
        </w:tc>
      </w:tr>
      <w:tr w:rsidR="00354E62" w:rsidRPr="00A5746B" w:rsidTr="00354E62">
        <w:tc>
          <w:tcPr>
            <w:tcW w:w="545" w:type="dxa"/>
            <w:shd w:val="clear" w:color="auto" w:fill="auto"/>
            <w:vAlign w:val="center"/>
          </w:tcPr>
          <w:p w:rsidR="00354E62" w:rsidRPr="00A5746B" w:rsidRDefault="00354E62" w:rsidP="003E306D">
            <w:pPr>
              <w:rPr>
                <w:rFonts w:eastAsia="Times New Roman"/>
                <w:sz w:val="20"/>
                <w:szCs w:val="20"/>
                <w:lang w:eastAsia="ru-RU"/>
              </w:rPr>
            </w:pPr>
          </w:p>
        </w:tc>
        <w:tc>
          <w:tcPr>
            <w:tcW w:w="4427" w:type="dxa"/>
            <w:shd w:val="clear" w:color="auto" w:fill="auto"/>
            <w:vAlign w:val="center"/>
          </w:tcPr>
          <w:p w:rsidR="00354E62" w:rsidRPr="00A5746B" w:rsidRDefault="00354E62" w:rsidP="007B2B38">
            <w:pPr>
              <w:ind w:firstLineChars="100" w:firstLine="200"/>
              <w:jc w:val="left"/>
              <w:rPr>
                <w:rFonts w:eastAsia="Times New Roman"/>
                <w:i/>
                <w:iCs/>
                <w:sz w:val="20"/>
                <w:szCs w:val="20"/>
                <w:lang w:eastAsia="ru-RU"/>
              </w:rPr>
            </w:pPr>
            <w:r w:rsidRPr="00A5746B">
              <w:rPr>
                <w:rFonts w:eastAsia="Times New Roman"/>
                <w:i/>
                <w:iCs/>
                <w:sz w:val="20"/>
                <w:szCs w:val="20"/>
                <w:lang w:eastAsia="ru-RU"/>
              </w:rPr>
              <w:t>Здание новой детской школы искусств</w:t>
            </w:r>
          </w:p>
        </w:tc>
        <w:tc>
          <w:tcPr>
            <w:tcW w:w="788" w:type="dxa"/>
            <w:shd w:val="clear" w:color="auto" w:fill="auto"/>
            <w:vAlign w:val="center"/>
          </w:tcPr>
          <w:p w:rsidR="00354E62" w:rsidRPr="00A5746B" w:rsidRDefault="00354E62">
            <w:pPr>
              <w:jc w:val="center"/>
              <w:rPr>
                <w:sz w:val="20"/>
                <w:szCs w:val="20"/>
              </w:rPr>
            </w:pPr>
            <w:r w:rsidRPr="00A5746B">
              <w:rPr>
                <w:sz w:val="20"/>
                <w:szCs w:val="20"/>
              </w:rPr>
              <w:t> </w:t>
            </w:r>
          </w:p>
        </w:tc>
        <w:tc>
          <w:tcPr>
            <w:tcW w:w="955" w:type="dxa"/>
            <w:shd w:val="clear" w:color="auto" w:fill="auto"/>
            <w:vAlign w:val="center"/>
          </w:tcPr>
          <w:p w:rsidR="00354E62" w:rsidRPr="00A5746B" w:rsidRDefault="00354E62">
            <w:pPr>
              <w:jc w:val="center"/>
              <w:rPr>
                <w:sz w:val="20"/>
                <w:szCs w:val="20"/>
              </w:rPr>
            </w:pPr>
            <w:r w:rsidRPr="00A5746B">
              <w:rPr>
                <w:sz w:val="20"/>
                <w:szCs w:val="20"/>
              </w:rPr>
              <w:t> </w:t>
            </w:r>
          </w:p>
        </w:tc>
        <w:tc>
          <w:tcPr>
            <w:tcW w:w="955" w:type="dxa"/>
            <w:shd w:val="clear" w:color="auto" w:fill="auto"/>
            <w:vAlign w:val="center"/>
          </w:tcPr>
          <w:p w:rsidR="00354E62" w:rsidRPr="00A5746B" w:rsidRDefault="00354E62">
            <w:pPr>
              <w:jc w:val="center"/>
              <w:rPr>
                <w:sz w:val="20"/>
                <w:szCs w:val="20"/>
              </w:rPr>
            </w:pPr>
            <w:r w:rsidRPr="00A5746B">
              <w:rPr>
                <w:sz w:val="20"/>
                <w:szCs w:val="20"/>
              </w:rPr>
              <w:t>0,063</w:t>
            </w:r>
          </w:p>
        </w:tc>
        <w:tc>
          <w:tcPr>
            <w:tcW w:w="955" w:type="dxa"/>
            <w:shd w:val="clear" w:color="auto" w:fill="auto"/>
            <w:vAlign w:val="center"/>
          </w:tcPr>
          <w:p w:rsidR="00354E62" w:rsidRPr="00A5746B" w:rsidRDefault="00354E62">
            <w:pPr>
              <w:jc w:val="center"/>
              <w:rPr>
                <w:sz w:val="20"/>
                <w:szCs w:val="20"/>
              </w:rPr>
            </w:pPr>
            <w:r w:rsidRPr="00A5746B">
              <w:rPr>
                <w:sz w:val="20"/>
                <w:szCs w:val="20"/>
              </w:rPr>
              <w:t> </w:t>
            </w:r>
          </w:p>
        </w:tc>
        <w:tc>
          <w:tcPr>
            <w:tcW w:w="958" w:type="dxa"/>
            <w:shd w:val="clear" w:color="auto" w:fill="auto"/>
            <w:vAlign w:val="center"/>
          </w:tcPr>
          <w:p w:rsidR="00354E62" w:rsidRPr="00A5746B" w:rsidRDefault="00354E62">
            <w:pPr>
              <w:jc w:val="center"/>
              <w:rPr>
                <w:sz w:val="20"/>
                <w:szCs w:val="20"/>
              </w:rPr>
            </w:pPr>
            <w:r w:rsidRPr="00A5746B">
              <w:rPr>
                <w:sz w:val="20"/>
                <w:szCs w:val="20"/>
              </w:rPr>
              <w:t> </w:t>
            </w:r>
          </w:p>
        </w:tc>
        <w:tc>
          <w:tcPr>
            <w:tcW w:w="973" w:type="dxa"/>
            <w:vAlign w:val="center"/>
          </w:tcPr>
          <w:p w:rsidR="00354E62" w:rsidRPr="00A5746B" w:rsidRDefault="00354E62">
            <w:pPr>
              <w:jc w:val="center"/>
              <w:rPr>
                <w:sz w:val="20"/>
                <w:szCs w:val="20"/>
              </w:rPr>
            </w:pPr>
            <w:r w:rsidRPr="00A5746B">
              <w:rPr>
                <w:sz w:val="20"/>
                <w:szCs w:val="20"/>
              </w:rPr>
              <w:t> </w:t>
            </w:r>
          </w:p>
        </w:tc>
        <w:tc>
          <w:tcPr>
            <w:tcW w:w="973" w:type="dxa"/>
            <w:shd w:val="clear" w:color="auto" w:fill="auto"/>
            <w:vAlign w:val="center"/>
          </w:tcPr>
          <w:p w:rsidR="00354E62" w:rsidRPr="00A5746B" w:rsidRDefault="00354E62">
            <w:pPr>
              <w:jc w:val="center"/>
              <w:rPr>
                <w:sz w:val="20"/>
                <w:szCs w:val="20"/>
              </w:rPr>
            </w:pPr>
            <w:r w:rsidRPr="00A5746B">
              <w:rPr>
                <w:sz w:val="20"/>
                <w:szCs w:val="20"/>
              </w:rPr>
              <w:t> </w:t>
            </w:r>
          </w:p>
        </w:tc>
        <w:tc>
          <w:tcPr>
            <w:tcW w:w="3223" w:type="dxa"/>
          </w:tcPr>
          <w:p w:rsidR="00354E62" w:rsidRPr="00A5746B" w:rsidRDefault="00354E62" w:rsidP="00786C78">
            <w:pPr>
              <w:jc w:val="center"/>
              <w:rPr>
                <w:rFonts w:eastAsia="Times New Roman"/>
                <w:sz w:val="20"/>
                <w:szCs w:val="20"/>
                <w:lang w:eastAsia="ru-RU"/>
              </w:rPr>
            </w:pPr>
            <w:r w:rsidRPr="00A5746B">
              <w:rPr>
                <w:rFonts w:eastAsia="Times New Roman"/>
                <w:sz w:val="20"/>
                <w:szCs w:val="20"/>
                <w:lang w:eastAsia="ru-RU"/>
              </w:rPr>
              <w:t>Котельная  (п. Яр, ул. Школьная, 6а)</w:t>
            </w:r>
          </w:p>
        </w:tc>
      </w:tr>
      <w:tr w:rsidR="00354E62" w:rsidRPr="00A5746B" w:rsidTr="00354E62">
        <w:tc>
          <w:tcPr>
            <w:tcW w:w="545" w:type="dxa"/>
            <w:shd w:val="clear" w:color="auto" w:fill="auto"/>
            <w:vAlign w:val="center"/>
          </w:tcPr>
          <w:p w:rsidR="00354E62" w:rsidRPr="00A5746B" w:rsidRDefault="00354E62" w:rsidP="003E306D">
            <w:pPr>
              <w:rPr>
                <w:rFonts w:eastAsia="Times New Roman"/>
                <w:sz w:val="20"/>
                <w:szCs w:val="20"/>
                <w:lang w:eastAsia="ru-RU"/>
              </w:rPr>
            </w:pPr>
          </w:p>
        </w:tc>
        <w:tc>
          <w:tcPr>
            <w:tcW w:w="4427" w:type="dxa"/>
            <w:shd w:val="clear" w:color="auto" w:fill="auto"/>
            <w:vAlign w:val="center"/>
          </w:tcPr>
          <w:p w:rsidR="00354E62" w:rsidRPr="00A5746B" w:rsidRDefault="00354E62" w:rsidP="007B2B38">
            <w:pPr>
              <w:ind w:firstLineChars="100" w:firstLine="200"/>
              <w:jc w:val="left"/>
              <w:rPr>
                <w:rFonts w:eastAsia="Times New Roman"/>
                <w:i/>
                <w:iCs/>
                <w:sz w:val="20"/>
                <w:szCs w:val="20"/>
                <w:lang w:eastAsia="ru-RU"/>
              </w:rPr>
            </w:pPr>
            <w:r w:rsidRPr="00A5746B">
              <w:rPr>
                <w:rFonts w:eastAsia="Times New Roman"/>
                <w:i/>
                <w:iCs/>
                <w:sz w:val="20"/>
                <w:szCs w:val="20"/>
                <w:lang w:eastAsia="ru-RU"/>
              </w:rPr>
              <w:t>Пристройк школе №1 п. Яр</w:t>
            </w:r>
          </w:p>
        </w:tc>
        <w:tc>
          <w:tcPr>
            <w:tcW w:w="788" w:type="dxa"/>
            <w:shd w:val="clear" w:color="auto" w:fill="auto"/>
            <w:vAlign w:val="center"/>
          </w:tcPr>
          <w:p w:rsidR="00354E62" w:rsidRPr="00A5746B" w:rsidRDefault="00354E62">
            <w:pPr>
              <w:jc w:val="center"/>
              <w:rPr>
                <w:sz w:val="20"/>
                <w:szCs w:val="20"/>
              </w:rPr>
            </w:pPr>
            <w:r w:rsidRPr="00A5746B">
              <w:rPr>
                <w:sz w:val="20"/>
                <w:szCs w:val="20"/>
              </w:rPr>
              <w:t> </w:t>
            </w:r>
          </w:p>
        </w:tc>
        <w:tc>
          <w:tcPr>
            <w:tcW w:w="955" w:type="dxa"/>
            <w:shd w:val="clear" w:color="auto" w:fill="auto"/>
            <w:vAlign w:val="center"/>
          </w:tcPr>
          <w:p w:rsidR="00354E62" w:rsidRPr="00A5746B" w:rsidRDefault="00354E62">
            <w:pPr>
              <w:jc w:val="center"/>
              <w:rPr>
                <w:sz w:val="20"/>
                <w:szCs w:val="20"/>
              </w:rPr>
            </w:pPr>
            <w:r w:rsidRPr="00A5746B">
              <w:rPr>
                <w:sz w:val="20"/>
                <w:szCs w:val="20"/>
              </w:rPr>
              <w:t> </w:t>
            </w:r>
          </w:p>
        </w:tc>
        <w:tc>
          <w:tcPr>
            <w:tcW w:w="955" w:type="dxa"/>
            <w:shd w:val="clear" w:color="auto" w:fill="auto"/>
            <w:vAlign w:val="center"/>
          </w:tcPr>
          <w:p w:rsidR="00354E62" w:rsidRPr="00A5746B" w:rsidRDefault="00354E62">
            <w:pPr>
              <w:jc w:val="center"/>
              <w:rPr>
                <w:sz w:val="20"/>
                <w:szCs w:val="20"/>
              </w:rPr>
            </w:pPr>
            <w:r w:rsidRPr="00A5746B">
              <w:rPr>
                <w:sz w:val="20"/>
                <w:szCs w:val="20"/>
              </w:rPr>
              <w:t>0,0629</w:t>
            </w:r>
          </w:p>
        </w:tc>
        <w:tc>
          <w:tcPr>
            <w:tcW w:w="955" w:type="dxa"/>
            <w:shd w:val="clear" w:color="auto" w:fill="auto"/>
            <w:vAlign w:val="center"/>
          </w:tcPr>
          <w:p w:rsidR="00354E62" w:rsidRPr="00A5746B" w:rsidRDefault="00354E62">
            <w:pPr>
              <w:jc w:val="center"/>
              <w:rPr>
                <w:sz w:val="20"/>
                <w:szCs w:val="20"/>
              </w:rPr>
            </w:pPr>
            <w:r w:rsidRPr="00A5746B">
              <w:rPr>
                <w:sz w:val="20"/>
                <w:szCs w:val="20"/>
              </w:rPr>
              <w:t> </w:t>
            </w:r>
          </w:p>
        </w:tc>
        <w:tc>
          <w:tcPr>
            <w:tcW w:w="958" w:type="dxa"/>
            <w:shd w:val="clear" w:color="auto" w:fill="auto"/>
            <w:vAlign w:val="center"/>
          </w:tcPr>
          <w:p w:rsidR="00354E62" w:rsidRPr="00A5746B" w:rsidRDefault="00354E62">
            <w:pPr>
              <w:jc w:val="center"/>
              <w:rPr>
                <w:sz w:val="20"/>
                <w:szCs w:val="20"/>
              </w:rPr>
            </w:pPr>
            <w:r w:rsidRPr="00A5746B">
              <w:rPr>
                <w:sz w:val="20"/>
                <w:szCs w:val="20"/>
              </w:rPr>
              <w:t> </w:t>
            </w:r>
          </w:p>
        </w:tc>
        <w:tc>
          <w:tcPr>
            <w:tcW w:w="973" w:type="dxa"/>
            <w:vAlign w:val="center"/>
          </w:tcPr>
          <w:p w:rsidR="00354E62" w:rsidRPr="00A5746B" w:rsidRDefault="00354E62">
            <w:pPr>
              <w:jc w:val="center"/>
              <w:rPr>
                <w:sz w:val="20"/>
                <w:szCs w:val="20"/>
              </w:rPr>
            </w:pPr>
            <w:r w:rsidRPr="00A5746B">
              <w:rPr>
                <w:sz w:val="20"/>
                <w:szCs w:val="20"/>
              </w:rPr>
              <w:t> </w:t>
            </w:r>
          </w:p>
        </w:tc>
        <w:tc>
          <w:tcPr>
            <w:tcW w:w="973" w:type="dxa"/>
            <w:shd w:val="clear" w:color="auto" w:fill="auto"/>
            <w:vAlign w:val="center"/>
          </w:tcPr>
          <w:p w:rsidR="00354E62" w:rsidRPr="00A5746B" w:rsidRDefault="00354E62">
            <w:pPr>
              <w:jc w:val="center"/>
              <w:rPr>
                <w:sz w:val="20"/>
                <w:szCs w:val="20"/>
              </w:rPr>
            </w:pPr>
            <w:r w:rsidRPr="00A5746B">
              <w:rPr>
                <w:sz w:val="20"/>
                <w:szCs w:val="20"/>
              </w:rPr>
              <w:t> </w:t>
            </w:r>
          </w:p>
        </w:tc>
        <w:tc>
          <w:tcPr>
            <w:tcW w:w="3223" w:type="dxa"/>
          </w:tcPr>
          <w:p w:rsidR="00354E62" w:rsidRPr="00A5746B" w:rsidRDefault="00354E62" w:rsidP="003E306D">
            <w:pPr>
              <w:jc w:val="center"/>
              <w:rPr>
                <w:rFonts w:eastAsia="Times New Roman"/>
                <w:sz w:val="20"/>
                <w:szCs w:val="20"/>
                <w:lang w:eastAsia="ru-RU"/>
              </w:rPr>
            </w:pPr>
            <w:r w:rsidRPr="00A5746B">
              <w:rPr>
                <w:rFonts w:eastAsia="Times New Roman"/>
                <w:sz w:val="20"/>
                <w:szCs w:val="20"/>
                <w:lang w:eastAsia="ru-RU"/>
              </w:rPr>
              <w:t>Котельная  (п. Яр, ул. Школьная, 6а)</w:t>
            </w:r>
          </w:p>
        </w:tc>
      </w:tr>
      <w:tr w:rsidR="00354E62" w:rsidRPr="00A5746B" w:rsidTr="00354E62">
        <w:tc>
          <w:tcPr>
            <w:tcW w:w="545" w:type="dxa"/>
            <w:shd w:val="clear" w:color="auto" w:fill="auto"/>
            <w:vAlign w:val="center"/>
          </w:tcPr>
          <w:p w:rsidR="00354E62" w:rsidRPr="00A5746B" w:rsidRDefault="00354E62" w:rsidP="003E306D">
            <w:pPr>
              <w:rPr>
                <w:rFonts w:eastAsia="Times New Roman"/>
                <w:sz w:val="20"/>
                <w:szCs w:val="20"/>
                <w:lang w:eastAsia="ru-RU"/>
              </w:rPr>
            </w:pPr>
          </w:p>
        </w:tc>
        <w:tc>
          <w:tcPr>
            <w:tcW w:w="4427" w:type="dxa"/>
            <w:shd w:val="clear" w:color="auto" w:fill="auto"/>
            <w:vAlign w:val="center"/>
          </w:tcPr>
          <w:p w:rsidR="00354E62" w:rsidRPr="00A5746B" w:rsidRDefault="00354E62" w:rsidP="007B2B38">
            <w:pPr>
              <w:ind w:firstLineChars="100" w:firstLine="200"/>
              <w:jc w:val="left"/>
              <w:rPr>
                <w:rFonts w:eastAsia="Times New Roman"/>
                <w:i/>
                <w:iCs/>
                <w:sz w:val="20"/>
                <w:szCs w:val="20"/>
                <w:lang w:eastAsia="ru-RU"/>
              </w:rPr>
            </w:pPr>
            <w:r w:rsidRPr="00A5746B">
              <w:rPr>
                <w:rFonts w:eastAsia="Times New Roman"/>
                <w:i/>
                <w:iCs/>
                <w:sz w:val="20"/>
                <w:szCs w:val="20"/>
                <w:lang w:eastAsia="ru-RU"/>
              </w:rPr>
              <w:t>Пристройк школе №2 п. Яр</w:t>
            </w:r>
          </w:p>
        </w:tc>
        <w:tc>
          <w:tcPr>
            <w:tcW w:w="788" w:type="dxa"/>
            <w:shd w:val="clear" w:color="auto" w:fill="auto"/>
            <w:vAlign w:val="center"/>
          </w:tcPr>
          <w:p w:rsidR="00354E62" w:rsidRPr="00A5746B" w:rsidRDefault="00354E62">
            <w:pPr>
              <w:jc w:val="center"/>
              <w:rPr>
                <w:sz w:val="20"/>
                <w:szCs w:val="20"/>
              </w:rPr>
            </w:pPr>
            <w:r w:rsidRPr="00A5746B">
              <w:rPr>
                <w:sz w:val="20"/>
                <w:szCs w:val="20"/>
              </w:rPr>
              <w:t> </w:t>
            </w:r>
          </w:p>
        </w:tc>
        <w:tc>
          <w:tcPr>
            <w:tcW w:w="955" w:type="dxa"/>
            <w:shd w:val="clear" w:color="auto" w:fill="auto"/>
            <w:vAlign w:val="center"/>
          </w:tcPr>
          <w:p w:rsidR="00354E62" w:rsidRPr="00A5746B" w:rsidRDefault="00354E62">
            <w:pPr>
              <w:jc w:val="center"/>
              <w:rPr>
                <w:sz w:val="20"/>
                <w:szCs w:val="20"/>
              </w:rPr>
            </w:pPr>
            <w:r w:rsidRPr="00A5746B">
              <w:rPr>
                <w:sz w:val="20"/>
                <w:szCs w:val="20"/>
              </w:rPr>
              <w:t> </w:t>
            </w:r>
          </w:p>
        </w:tc>
        <w:tc>
          <w:tcPr>
            <w:tcW w:w="955" w:type="dxa"/>
            <w:shd w:val="clear" w:color="auto" w:fill="auto"/>
            <w:vAlign w:val="center"/>
          </w:tcPr>
          <w:p w:rsidR="00354E62" w:rsidRPr="00A5746B" w:rsidRDefault="00354E62">
            <w:pPr>
              <w:jc w:val="center"/>
              <w:rPr>
                <w:sz w:val="20"/>
                <w:szCs w:val="20"/>
              </w:rPr>
            </w:pPr>
            <w:r w:rsidRPr="00A5746B">
              <w:rPr>
                <w:sz w:val="20"/>
                <w:szCs w:val="20"/>
              </w:rPr>
              <w:t>0,0252</w:t>
            </w:r>
          </w:p>
        </w:tc>
        <w:tc>
          <w:tcPr>
            <w:tcW w:w="955" w:type="dxa"/>
            <w:shd w:val="clear" w:color="auto" w:fill="auto"/>
            <w:vAlign w:val="center"/>
          </w:tcPr>
          <w:p w:rsidR="00354E62" w:rsidRPr="00A5746B" w:rsidRDefault="00354E62">
            <w:pPr>
              <w:jc w:val="center"/>
              <w:rPr>
                <w:sz w:val="20"/>
                <w:szCs w:val="20"/>
              </w:rPr>
            </w:pPr>
            <w:r w:rsidRPr="00A5746B">
              <w:rPr>
                <w:sz w:val="20"/>
                <w:szCs w:val="20"/>
              </w:rPr>
              <w:t> </w:t>
            </w:r>
          </w:p>
        </w:tc>
        <w:tc>
          <w:tcPr>
            <w:tcW w:w="958" w:type="dxa"/>
            <w:shd w:val="clear" w:color="auto" w:fill="auto"/>
            <w:vAlign w:val="center"/>
          </w:tcPr>
          <w:p w:rsidR="00354E62" w:rsidRPr="00A5746B" w:rsidRDefault="00354E62">
            <w:pPr>
              <w:jc w:val="center"/>
              <w:rPr>
                <w:sz w:val="20"/>
                <w:szCs w:val="20"/>
              </w:rPr>
            </w:pPr>
            <w:r w:rsidRPr="00A5746B">
              <w:rPr>
                <w:sz w:val="20"/>
                <w:szCs w:val="20"/>
              </w:rPr>
              <w:t> </w:t>
            </w:r>
          </w:p>
        </w:tc>
        <w:tc>
          <w:tcPr>
            <w:tcW w:w="973" w:type="dxa"/>
            <w:vAlign w:val="center"/>
          </w:tcPr>
          <w:p w:rsidR="00354E62" w:rsidRPr="00A5746B" w:rsidRDefault="00354E62">
            <w:pPr>
              <w:jc w:val="center"/>
              <w:rPr>
                <w:sz w:val="20"/>
                <w:szCs w:val="20"/>
              </w:rPr>
            </w:pPr>
            <w:r w:rsidRPr="00A5746B">
              <w:rPr>
                <w:sz w:val="20"/>
                <w:szCs w:val="20"/>
              </w:rPr>
              <w:t> </w:t>
            </w:r>
          </w:p>
        </w:tc>
        <w:tc>
          <w:tcPr>
            <w:tcW w:w="973" w:type="dxa"/>
            <w:shd w:val="clear" w:color="auto" w:fill="auto"/>
            <w:vAlign w:val="center"/>
          </w:tcPr>
          <w:p w:rsidR="00354E62" w:rsidRPr="00A5746B" w:rsidRDefault="00354E62">
            <w:pPr>
              <w:jc w:val="center"/>
              <w:rPr>
                <w:sz w:val="20"/>
                <w:szCs w:val="20"/>
              </w:rPr>
            </w:pPr>
            <w:r w:rsidRPr="00A5746B">
              <w:rPr>
                <w:sz w:val="20"/>
                <w:szCs w:val="20"/>
              </w:rPr>
              <w:t> </w:t>
            </w:r>
          </w:p>
        </w:tc>
        <w:tc>
          <w:tcPr>
            <w:tcW w:w="3223" w:type="dxa"/>
          </w:tcPr>
          <w:p w:rsidR="00354E62" w:rsidRPr="00A5746B" w:rsidRDefault="00354E62" w:rsidP="003E306D">
            <w:pPr>
              <w:jc w:val="center"/>
              <w:rPr>
                <w:rFonts w:eastAsia="Times New Roman"/>
                <w:sz w:val="20"/>
                <w:szCs w:val="20"/>
                <w:lang w:eastAsia="ru-RU"/>
              </w:rPr>
            </w:pPr>
            <w:r w:rsidRPr="00A5746B">
              <w:rPr>
                <w:rFonts w:eastAsia="Times New Roman"/>
                <w:sz w:val="20"/>
                <w:szCs w:val="20"/>
                <w:lang w:eastAsia="ru-RU"/>
              </w:rPr>
              <w:t xml:space="preserve">Котельная  (п. Яр, ул. Школьная, </w:t>
            </w:r>
            <w:r w:rsidRPr="00A5746B">
              <w:rPr>
                <w:rFonts w:eastAsia="Times New Roman"/>
                <w:sz w:val="20"/>
                <w:szCs w:val="20"/>
                <w:lang w:eastAsia="ru-RU"/>
              </w:rPr>
              <w:lastRenderedPageBreak/>
              <w:t>6а)</w:t>
            </w:r>
          </w:p>
        </w:tc>
      </w:tr>
      <w:tr w:rsidR="00354E62" w:rsidRPr="00A5746B" w:rsidTr="00354E62">
        <w:tc>
          <w:tcPr>
            <w:tcW w:w="545" w:type="dxa"/>
            <w:shd w:val="clear" w:color="auto" w:fill="auto"/>
            <w:vAlign w:val="center"/>
          </w:tcPr>
          <w:p w:rsidR="00354E62" w:rsidRPr="00A5746B" w:rsidRDefault="00354E62" w:rsidP="003E306D">
            <w:pPr>
              <w:rPr>
                <w:rFonts w:eastAsia="Times New Roman"/>
                <w:sz w:val="20"/>
                <w:szCs w:val="20"/>
                <w:lang w:eastAsia="ru-RU"/>
              </w:rPr>
            </w:pPr>
          </w:p>
        </w:tc>
        <w:tc>
          <w:tcPr>
            <w:tcW w:w="4427" w:type="dxa"/>
            <w:shd w:val="clear" w:color="auto" w:fill="auto"/>
            <w:vAlign w:val="center"/>
          </w:tcPr>
          <w:p w:rsidR="00354E62" w:rsidRPr="00A5746B" w:rsidRDefault="00354E62" w:rsidP="007B2B38">
            <w:pPr>
              <w:ind w:firstLineChars="100" w:firstLine="200"/>
              <w:jc w:val="left"/>
              <w:rPr>
                <w:rFonts w:eastAsia="Times New Roman"/>
                <w:i/>
                <w:iCs/>
                <w:sz w:val="20"/>
                <w:szCs w:val="20"/>
                <w:lang w:eastAsia="ru-RU"/>
              </w:rPr>
            </w:pPr>
            <w:r w:rsidRPr="00A5746B">
              <w:rPr>
                <w:rFonts w:eastAsia="Times New Roman"/>
                <w:i/>
                <w:iCs/>
                <w:sz w:val="20"/>
                <w:szCs w:val="20"/>
                <w:lang w:eastAsia="ru-RU"/>
              </w:rPr>
              <w:t>Административное здание (п. Яр, ул. Сове</w:t>
            </w:r>
            <w:r w:rsidRPr="00A5746B">
              <w:rPr>
                <w:rFonts w:eastAsia="Times New Roman"/>
                <w:i/>
                <w:iCs/>
                <w:sz w:val="20"/>
                <w:szCs w:val="20"/>
                <w:lang w:eastAsia="ru-RU"/>
              </w:rPr>
              <w:t>т</w:t>
            </w:r>
            <w:r w:rsidRPr="00A5746B">
              <w:rPr>
                <w:rFonts w:eastAsia="Times New Roman"/>
                <w:i/>
                <w:iCs/>
                <w:sz w:val="20"/>
                <w:szCs w:val="20"/>
                <w:lang w:eastAsia="ru-RU"/>
              </w:rPr>
              <w:t>ская, 44)</w:t>
            </w:r>
          </w:p>
        </w:tc>
        <w:tc>
          <w:tcPr>
            <w:tcW w:w="788" w:type="dxa"/>
            <w:shd w:val="clear" w:color="auto" w:fill="auto"/>
            <w:vAlign w:val="center"/>
          </w:tcPr>
          <w:p w:rsidR="00354E62" w:rsidRPr="00A5746B" w:rsidRDefault="00354E62">
            <w:pPr>
              <w:jc w:val="center"/>
              <w:rPr>
                <w:sz w:val="20"/>
                <w:szCs w:val="20"/>
              </w:rPr>
            </w:pPr>
            <w:r w:rsidRPr="00A5746B">
              <w:rPr>
                <w:sz w:val="20"/>
                <w:szCs w:val="20"/>
              </w:rPr>
              <w:t> </w:t>
            </w:r>
          </w:p>
        </w:tc>
        <w:tc>
          <w:tcPr>
            <w:tcW w:w="955" w:type="dxa"/>
            <w:shd w:val="clear" w:color="auto" w:fill="auto"/>
            <w:vAlign w:val="center"/>
          </w:tcPr>
          <w:p w:rsidR="00354E62" w:rsidRPr="00A5746B" w:rsidRDefault="00354E62">
            <w:pPr>
              <w:jc w:val="center"/>
              <w:rPr>
                <w:sz w:val="20"/>
                <w:szCs w:val="20"/>
              </w:rPr>
            </w:pPr>
            <w:r w:rsidRPr="00A5746B">
              <w:rPr>
                <w:sz w:val="20"/>
                <w:szCs w:val="20"/>
              </w:rPr>
              <w:t> </w:t>
            </w:r>
          </w:p>
        </w:tc>
        <w:tc>
          <w:tcPr>
            <w:tcW w:w="955" w:type="dxa"/>
            <w:shd w:val="clear" w:color="auto" w:fill="auto"/>
            <w:vAlign w:val="center"/>
          </w:tcPr>
          <w:p w:rsidR="00354E62" w:rsidRPr="00A5746B" w:rsidRDefault="00354E62">
            <w:pPr>
              <w:jc w:val="center"/>
              <w:rPr>
                <w:sz w:val="20"/>
                <w:szCs w:val="20"/>
              </w:rPr>
            </w:pPr>
            <w:r w:rsidRPr="00A5746B">
              <w:rPr>
                <w:sz w:val="20"/>
                <w:szCs w:val="20"/>
              </w:rPr>
              <w:t>0,035</w:t>
            </w:r>
          </w:p>
        </w:tc>
        <w:tc>
          <w:tcPr>
            <w:tcW w:w="955" w:type="dxa"/>
            <w:shd w:val="clear" w:color="auto" w:fill="auto"/>
            <w:vAlign w:val="center"/>
          </w:tcPr>
          <w:p w:rsidR="00354E62" w:rsidRPr="00A5746B" w:rsidRDefault="00354E62">
            <w:pPr>
              <w:jc w:val="center"/>
              <w:rPr>
                <w:sz w:val="20"/>
                <w:szCs w:val="20"/>
              </w:rPr>
            </w:pPr>
            <w:r w:rsidRPr="00A5746B">
              <w:rPr>
                <w:sz w:val="20"/>
                <w:szCs w:val="20"/>
              </w:rPr>
              <w:t> </w:t>
            </w:r>
          </w:p>
        </w:tc>
        <w:tc>
          <w:tcPr>
            <w:tcW w:w="958" w:type="dxa"/>
            <w:shd w:val="clear" w:color="auto" w:fill="auto"/>
            <w:vAlign w:val="center"/>
          </w:tcPr>
          <w:p w:rsidR="00354E62" w:rsidRPr="00A5746B" w:rsidRDefault="00354E62">
            <w:pPr>
              <w:jc w:val="center"/>
              <w:rPr>
                <w:sz w:val="20"/>
                <w:szCs w:val="20"/>
              </w:rPr>
            </w:pPr>
            <w:r w:rsidRPr="00A5746B">
              <w:rPr>
                <w:sz w:val="20"/>
                <w:szCs w:val="20"/>
              </w:rPr>
              <w:t> </w:t>
            </w:r>
          </w:p>
        </w:tc>
        <w:tc>
          <w:tcPr>
            <w:tcW w:w="973" w:type="dxa"/>
            <w:vAlign w:val="center"/>
          </w:tcPr>
          <w:p w:rsidR="00354E62" w:rsidRPr="00A5746B" w:rsidRDefault="00354E62">
            <w:pPr>
              <w:jc w:val="center"/>
              <w:rPr>
                <w:sz w:val="20"/>
                <w:szCs w:val="20"/>
              </w:rPr>
            </w:pPr>
            <w:r w:rsidRPr="00A5746B">
              <w:rPr>
                <w:sz w:val="20"/>
                <w:szCs w:val="20"/>
              </w:rPr>
              <w:t> </w:t>
            </w:r>
          </w:p>
        </w:tc>
        <w:tc>
          <w:tcPr>
            <w:tcW w:w="973" w:type="dxa"/>
            <w:shd w:val="clear" w:color="auto" w:fill="auto"/>
            <w:vAlign w:val="center"/>
          </w:tcPr>
          <w:p w:rsidR="00354E62" w:rsidRPr="00A5746B" w:rsidRDefault="00354E62">
            <w:pPr>
              <w:jc w:val="center"/>
              <w:rPr>
                <w:sz w:val="20"/>
                <w:szCs w:val="20"/>
              </w:rPr>
            </w:pPr>
            <w:r w:rsidRPr="00A5746B">
              <w:rPr>
                <w:sz w:val="20"/>
                <w:szCs w:val="20"/>
              </w:rPr>
              <w:t> </w:t>
            </w:r>
          </w:p>
        </w:tc>
        <w:tc>
          <w:tcPr>
            <w:tcW w:w="3223" w:type="dxa"/>
          </w:tcPr>
          <w:p w:rsidR="00354E62" w:rsidRPr="00A5746B" w:rsidRDefault="00354E62" w:rsidP="003E306D">
            <w:pPr>
              <w:jc w:val="center"/>
              <w:rPr>
                <w:rFonts w:eastAsia="Times New Roman"/>
                <w:sz w:val="20"/>
                <w:szCs w:val="20"/>
                <w:lang w:eastAsia="ru-RU"/>
              </w:rPr>
            </w:pPr>
            <w:r w:rsidRPr="00A5746B">
              <w:rPr>
                <w:sz w:val="20"/>
                <w:szCs w:val="20"/>
              </w:rPr>
              <w:t>Котельная (п. Яр, ул. Ф. Василь</w:t>
            </w:r>
            <w:r w:rsidRPr="00A5746B">
              <w:rPr>
                <w:sz w:val="20"/>
                <w:szCs w:val="20"/>
              </w:rPr>
              <w:t>е</w:t>
            </w:r>
            <w:r w:rsidRPr="00A5746B">
              <w:rPr>
                <w:sz w:val="20"/>
                <w:szCs w:val="20"/>
              </w:rPr>
              <w:t>ва, 6а)</w:t>
            </w:r>
          </w:p>
        </w:tc>
      </w:tr>
      <w:tr w:rsidR="00354E62" w:rsidRPr="00A5746B" w:rsidTr="00354E62">
        <w:tc>
          <w:tcPr>
            <w:tcW w:w="545" w:type="dxa"/>
            <w:shd w:val="clear" w:color="auto" w:fill="auto"/>
            <w:vAlign w:val="center"/>
          </w:tcPr>
          <w:p w:rsidR="00354E62" w:rsidRPr="00A5746B" w:rsidRDefault="00354E62" w:rsidP="003E306D">
            <w:pPr>
              <w:rPr>
                <w:rFonts w:eastAsia="Times New Roman"/>
                <w:sz w:val="20"/>
                <w:szCs w:val="20"/>
                <w:lang w:eastAsia="ru-RU"/>
              </w:rPr>
            </w:pPr>
          </w:p>
        </w:tc>
        <w:tc>
          <w:tcPr>
            <w:tcW w:w="4427" w:type="dxa"/>
            <w:shd w:val="clear" w:color="auto" w:fill="auto"/>
            <w:vAlign w:val="center"/>
          </w:tcPr>
          <w:p w:rsidR="00354E62" w:rsidRPr="00A5746B" w:rsidRDefault="00354E62" w:rsidP="007B2B38">
            <w:pPr>
              <w:ind w:firstLineChars="100" w:firstLine="200"/>
              <w:jc w:val="left"/>
              <w:rPr>
                <w:rFonts w:eastAsia="Times New Roman"/>
                <w:i/>
                <w:iCs/>
                <w:sz w:val="20"/>
                <w:szCs w:val="20"/>
                <w:lang w:eastAsia="ru-RU"/>
              </w:rPr>
            </w:pPr>
            <w:r w:rsidRPr="00A5746B">
              <w:rPr>
                <w:rFonts w:eastAsia="Times New Roman"/>
                <w:i/>
                <w:iCs/>
                <w:sz w:val="20"/>
                <w:szCs w:val="20"/>
                <w:lang w:eastAsia="ru-RU"/>
              </w:rPr>
              <w:t>Административное здание (п. Пудем)</w:t>
            </w:r>
          </w:p>
        </w:tc>
        <w:tc>
          <w:tcPr>
            <w:tcW w:w="788" w:type="dxa"/>
            <w:shd w:val="clear" w:color="auto" w:fill="auto"/>
            <w:vAlign w:val="center"/>
          </w:tcPr>
          <w:p w:rsidR="00354E62" w:rsidRPr="00A5746B" w:rsidRDefault="00354E62">
            <w:pPr>
              <w:jc w:val="center"/>
              <w:rPr>
                <w:sz w:val="20"/>
                <w:szCs w:val="20"/>
              </w:rPr>
            </w:pPr>
            <w:r w:rsidRPr="00A5746B">
              <w:rPr>
                <w:sz w:val="20"/>
                <w:szCs w:val="20"/>
              </w:rPr>
              <w:t> </w:t>
            </w:r>
          </w:p>
        </w:tc>
        <w:tc>
          <w:tcPr>
            <w:tcW w:w="955" w:type="dxa"/>
            <w:shd w:val="clear" w:color="auto" w:fill="auto"/>
            <w:vAlign w:val="center"/>
          </w:tcPr>
          <w:p w:rsidR="00354E62" w:rsidRPr="00A5746B" w:rsidRDefault="00354E62">
            <w:pPr>
              <w:jc w:val="center"/>
              <w:rPr>
                <w:sz w:val="20"/>
                <w:szCs w:val="20"/>
              </w:rPr>
            </w:pPr>
            <w:r w:rsidRPr="00A5746B">
              <w:rPr>
                <w:sz w:val="20"/>
                <w:szCs w:val="20"/>
              </w:rPr>
              <w:t> </w:t>
            </w:r>
          </w:p>
        </w:tc>
        <w:tc>
          <w:tcPr>
            <w:tcW w:w="955" w:type="dxa"/>
            <w:shd w:val="clear" w:color="auto" w:fill="auto"/>
            <w:vAlign w:val="center"/>
          </w:tcPr>
          <w:p w:rsidR="00354E62" w:rsidRPr="00A5746B" w:rsidRDefault="00354E62">
            <w:pPr>
              <w:jc w:val="center"/>
              <w:rPr>
                <w:sz w:val="20"/>
                <w:szCs w:val="20"/>
              </w:rPr>
            </w:pPr>
            <w:r w:rsidRPr="00A5746B">
              <w:rPr>
                <w:sz w:val="20"/>
                <w:szCs w:val="20"/>
              </w:rPr>
              <w:t> </w:t>
            </w:r>
          </w:p>
        </w:tc>
        <w:tc>
          <w:tcPr>
            <w:tcW w:w="955" w:type="dxa"/>
            <w:shd w:val="clear" w:color="auto" w:fill="auto"/>
            <w:vAlign w:val="center"/>
          </w:tcPr>
          <w:p w:rsidR="00354E62" w:rsidRPr="00A5746B" w:rsidRDefault="00354E62">
            <w:pPr>
              <w:jc w:val="center"/>
              <w:rPr>
                <w:sz w:val="20"/>
                <w:szCs w:val="20"/>
              </w:rPr>
            </w:pPr>
            <w:r w:rsidRPr="00A5746B">
              <w:rPr>
                <w:sz w:val="20"/>
                <w:szCs w:val="20"/>
              </w:rPr>
              <w:t>0,104</w:t>
            </w:r>
          </w:p>
        </w:tc>
        <w:tc>
          <w:tcPr>
            <w:tcW w:w="958" w:type="dxa"/>
            <w:shd w:val="clear" w:color="auto" w:fill="auto"/>
            <w:vAlign w:val="center"/>
          </w:tcPr>
          <w:p w:rsidR="00354E62" w:rsidRPr="00A5746B" w:rsidRDefault="00354E62">
            <w:pPr>
              <w:jc w:val="center"/>
              <w:rPr>
                <w:sz w:val="20"/>
                <w:szCs w:val="20"/>
              </w:rPr>
            </w:pPr>
            <w:r w:rsidRPr="00A5746B">
              <w:rPr>
                <w:sz w:val="20"/>
                <w:szCs w:val="20"/>
              </w:rPr>
              <w:t> </w:t>
            </w:r>
          </w:p>
        </w:tc>
        <w:tc>
          <w:tcPr>
            <w:tcW w:w="973" w:type="dxa"/>
            <w:vAlign w:val="center"/>
          </w:tcPr>
          <w:p w:rsidR="00354E62" w:rsidRPr="00A5746B" w:rsidRDefault="00354E62">
            <w:pPr>
              <w:jc w:val="center"/>
              <w:rPr>
                <w:sz w:val="20"/>
                <w:szCs w:val="20"/>
              </w:rPr>
            </w:pPr>
            <w:r w:rsidRPr="00A5746B">
              <w:rPr>
                <w:sz w:val="20"/>
                <w:szCs w:val="20"/>
              </w:rPr>
              <w:t> </w:t>
            </w:r>
          </w:p>
        </w:tc>
        <w:tc>
          <w:tcPr>
            <w:tcW w:w="973" w:type="dxa"/>
            <w:shd w:val="clear" w:color="auto" w:fill="auto"/>
            <w:vAlign w:val="center"/>
          </w:tcPr>
          <w:p w:rsidR="00354E62" w:rsidRPr="00A5746B" w:rsidRDefault="00354E62">
            <w:pPr>
              <w:jc w:val="center"/>
              <w:rPr>
                <w:sz w:val="20"/>
                <w:szCs w:val="20"/>
              </w:rPr>
            </w:pPr>
            <w:r w:rsidRPr="00A5746B">
              <w:rPr>
                <w:sz w:val="20"/>
                <w:szCs w:val="20"/>
              </w:rPr>
              <w:t> </w:t>
            </w:r>
          </w:p>
        </w:tc>
        <w:tc>
          <w:tcPr>
            <w:tcW w:w="3223" w:type="dxa"/>
          </w:tcPr>
          <w:p w:rsidR="00354E62" w:rsidRPr="00A5746B" w:rsidRDefault="00354E62" w:rsidP="007B2B38">
            <w:pPr>
              <w:jc w:val="center"/>
              <w:rPr>
                <w:rFonts w:eastAsia="Times New Roman"/>
                <w:sz w:val="20"/>
                <w:szCs w:val="20"/>
                <w:lang w:eastAsia="ru-RU"/>
              </w:rPr>
            </w:pPr>
            <w:r w:rsidRPr="00A5746B">
              <w:rPr>
                <w:rFonts w:eastAsia="Times New Roman"/>
                <w:sz w:val="20"/>
                <w:szCs w:val="20"/>
                <w:lang w:eastAsia="ru-RU"/>
              </w:rPr>
              <w:t>Котельная (п. Пудем, ул. Горьк</w:t>
            </w:r>
            <w:r w:rsidRPr="00A5746B">
              <w:rPr>
                <w:rFonts w:eastAsia="Times New Roman"/>
                <w:sz w:val="20"/>
                <w:szCs w:val="20"/>
                <w:lang w:eastAsia="ru-RU"/>
              </w:rPr>
              <w:t>о</w:t>
            </w:r>
            <w:r w:rsidRPr="00A5746B">
              <w:rPr>
                <w:rFonts w:eastAsia="Times New Roman"/>
                <w:sz w:val="20"/>
                <w:szCs w:val="20"/>
                <w:lang w:eastAsia="ru-RU"/>
              </w:rPr>
              <w:t>го, 49а)</w:t>
            </w:r>
          </w:p>
        </w:tc>
      </w:tr>
      <w:tr w:rsidR="00354E62" w:rsidRPr="00A5746B" w:rsidTr="00354E62">
        <w:tc>
          <w:tcPr>
            <w:tcW w:w="545" w:type="dxa"/>
            <w:shd w:val="clear" w:color="auto" w:fill="auto"/>
            <w:vAlign w:val="center"/>
          </w:tcPr>
          <w:p w:rsidR="00354E62" w:rsidRPr="00A5746B" w:rsidRDefault="00354E62" w:rsidP="003E306D">
            <w:pPr>
              <w:rPr>
                <w:rFonts w:eastAsia="Times New Roman"/>
                <w:sz w:val="20"/>
                <w:szCs w:val="20"/>
                <w:lang w:eastAsia="ru-RU"/>
              </w:rPr>
            </w:pPr>
          </w:p>
        </w:tc>
        <w:tc>
          <w:tcPr>
            <w:tcW w:w="4427" w:type="dxa"/>
            <w:shd w:val="clear" w:color="auto" w:fill="auto"/>
            <w:vAlign w:val="center"/>
          </w:tcPr>
          <w:p w:rsidR="00354E62" w:rsidRPr="00A5746B" w:rsidRDefault="00354E62" w:rsidP="007B2B38">
            <w:pPr>
              <w:ind w:firstLineChars="100" w:firstLine="200"/>
              <w:jc w:val="left"/>
              <w:rPr>
                <w:rFonts w:eastAsia="Times New Roman"/>
                <w:i/>
                <w:iCs/>
                <w:sz w:val="20"/>
                <w:szCs w:val="20"/>
                <w:lang w:eastAsia="ru-RU"/>
              </w:rPr>
            </w:pPr>
            <w:r w:rsidRPr="00A5746B">
              <w:rPr>
                <w:rFonts w:eastAsia="Times New Roman"/>
                <w:i/>
                <w:iCs/>
                <w:sz w:val="20"/>
                <w:szCs w:val="20"/>
                <w:lang w:eastAsia="ru-RU"/>
              </w:rPr>
              <w:t>Магазин (д. Бачумово)</w:t>
            </w:r>
          </w:p>
        </w:tc>
        <w:tc>
          <w:tcPr>
            <w:tcW w:w="788" w:type="dxa"/>
            <w:shd w:val="clear" w:color="auto" w:fill="auto"/>
            <w:vAlign w:val="center"/>
          </w:tcPr>
          <w:p w:rsidR="00354E62" w:rsidRPr="00A5746B" w:rsidRDefault="00354E62">
            <w:pPr>
              <w:jc w:val="center"/>
              <w:rPr>
                <w:sz w:val="20"/>
                <w:szCs w:val="20"/>
              </w:rPr>
            </w:pPr>
            <w:r w:rsidRPr="00A5746B">
              <w:rPr>
                <w:sz w:val="20"/>
                <w:szCs w:val="20"/>
              </w:rPr>
              <w:t> </w:t>
            </w:r>
          </w:p>
        </w:tc>
        <w:tc>
          <w:tcPr>
            <w:tcW w:w="955" w:type="dxa"/>
            <w:shd w:val="clear" w:color="auto" w:fill="auto"/>
            <w:vAlign w:val="center"/>
          </w:tcPr>
          <w:p w:rsidR="00354E62" w:rsidRPr="00A5746B" w:rsidRDefault="00354E62">
            <w:pPr>
              <w:jc w:val="center"/>
              <w:rPr>
                <w:sz w:val="20"/>
                <w:szCs w:val="20"/>
              </w:rPr>
            </w:pPr>
            <w:r w:rsidRPr="00A5746B">
              <w:rPr>
                <w:sz w:val="20"/>
                <w:szCs w:val="20"/>
              </w:rPr>
              <w:t> </w:t>
            </w:r>
          </w:p>
        </w:tc>
        <w:tc>
          <w:tcPr>
            <w:tcW w:w="955" w:type="dxa"/>
            <w:shd w:val="clear" w:color="auto" w:fill="auto"/>
            <w:vAlign w:val="center"/>
          </w:tcPr>
          <w:p w:rsidR="00354E62" w:rsidRPr="00A5746B" w:rsidRDefault="00354E62">
            <w:pPr>
              <w:jc w:val="center"/>
              <w:rPr>
                <w:sz w:val="20"/>
                <w:szCs w:val="20"/>
              </w:rPr>
            </w:pPr>
            <w:r w:rsidRPr="00A5746B">
              <w:rPr>
                <w:sz w:val="20"/>
                <w:szCs w:val="20"/>
              </w:rPr>
              <w:t> </w:t>
            </w:r>
          </w:p>
        </w:tc>
        <w:tc>
          <w:tcPr>
            <w:tcW w:w="955" w:type="dxa"/>
            <w:shd w:val="clear" w:color="auto" w:fill="auto"/>
            <w:vAlign w:val="center"/>
          </w:tcPr>
          <w:p w:rsidR="00354E62" w:rsidRPr="00A5746B" w:rsidRDefault="00354E62">
            <w:pPr>
              <w:jc w:val="center"/>
              <w:rPr>
                <w:sz w:val="20"/>
                <w:szCs w:val="20"/>
              </w:rPr>
            </w:pPr>
            <w:r w:rsidRPr="00A5746B">
              <w:rPr>
                <w:sz w:val="20"/>
                <w:szCs w:val="20"/>
              </w:rPr>
              <w:t> </w:t>
            </w:r>
          </w:p>
        </w:tc>
        <w:tc>
          <w:tcPr>
            <w:tcW w:w="958" w:type="dxa"/>
            <w:shd w:val="clear" w:color="auto" w:fill="auto"/>
            <w:vAlign w:val="center"/>
          </w:tcPr>
          <w:p w:rsidR="00354E62" w:rsidRPr="00A5746B" w:rsidRDefault="00354E62">
            <w:pPr>
              <w:jc w:val="center"/>
              <w:rPr>
                <w:sz w:val="20"/>
                <w:szCs w:val="20"/>
              </w:rPr>
            </w:pPr>
            <w:r w:rsidRPr="00A5746B">
              <w:rPr>
                <w:sz w:val="20"/>
                <w:szCs w:val="20"/>
              </w:rPr>
              <w:t> </w:t>
            </w:r>
          </w:p>
        </w:tc>
        <w:tc>
          <w:tcPr>
            <w:tcW w:w="973" w:type="dxa"/>
            <w:vAlign w:val="center"/>
          </w:tcPr>
          <w:p w:rsidR="00354E62" w:rsidRPr="00A5746B" w:rsidRDefault="00354E62">
            <w:pPr>
              <w:jc w:val="center"/>
              <w:rPr>
                <w:sz w:val="20"/>
                <w:szCs w:val="20"/>
              </w:rPr>
            </w:pPr>
            <w:r w:rsidRPr="00A5746B">
              <w:rPr>
                <w:sz w:val="20"/>
                <w:szCs w:val="20"/>
              </w:rPr>
              <w:t> </w:t>
            </w:r>
          </w:p>
        </w:tc>
        <w:tc>
          <w:tcPr>
            <w:tcW w:w="973" w:type="dxa"/>
            <w:shd w:val="clear" w:color="auto" w:fill="auto"/>
            <w:vAlign w:val="center"/>
          </w:tcPr>
          <w:p w:rsidR="00354E62" w:rsidRPr="00A5746B" w:rsidRDefault="00354E62">
            <w:pPr>
              <w:jc w:val="center"/>
              <w:rPr>
                <w:sz w:val="20"/>
                <w:szCs w:val="20"/>
              </w:rPr>
            </w:pPr>
            <w:r w:rsidRPr="00A5746B">
              <w:rPr>
                <w:sz w:val="20"/>
                <w:szCs w:val="20"/>
              </w:rPr>
              <w:t>0,0693</w:t>
            </w:r>
          </w:p>
        </w:tc>
        <w:tc>
          <w:tcPr>
            <w:tcW w:w="3223" w:type="dxa"/>
          </w:tcPr>
          <w:p w:rsidR="00354E62" w:rsidRPr="00A5746B" w:rsidRDefault="00354E62" w:rsidP="007B2B38">
            <w:pPr>
              <w:jc w:val="center"/>
              <w:rPr>
                <w:rFonts w:eastAsia="Times New Roman"/>
                <w:sz w:val="20"/>
                <w:szCs w:val="20"/>
                <w:lang w:eastAsia="ru-RU"/>
              </w:rPr>
            </w:pPr>
            <w:r w:rsidRPr="00A5746B">
              <w:rPr>
                <w:sz w:val="20"/>
                <w:szCs w:val="20"/>
              </w:rPr>
              <w:t>Котельная (д. Бачумово, ул. Школьная, 17а)</w:t>
            </w:r>
          </w:p>
        </w:tc>
      </w:tr>
      <w:tr w:rsidR="00354E62" w:rsidRPr="00A5746B" w:rsidTr="00354E62">
        <w:tc>
          <w:tcPr>
            <w:tcW w:w="545" w:type="dxa"/>
            <w:shd w:val="clear" w:color="auto" w:fill="auto"/>
            <w:vAlign w:val="center"/>
          </w:tcPr>
          <w:p w:rsidR="00354E62" w:rsidRPr="00A5746B" w:rsidRDefault="00354E62" w:rsidP="003E306D">
            <w:pPr>
              <w:rPr>
                <w:rFonts w:eastAsia="Times New Roman"/>
                <w:sz w:val="20"/>
                <w:szCs w:val="20"/>
                <w:lang w:eastAsia="ru-RU"/>
              </w:rPr>
            </w:pPr>
          </w:p>
        </w:tc>
        <w:tc>
          <w:tcPr>
            <w:tcW w:w="4427" w:type="dxa"/>
            <w:shd w:val="clear" w:color="auto" w:fill="auto"/>
            <w:vAlign w:val="center"/>
          </w:tcPr>
          <w:p w:rsidR="00354E62" w:rsidRPr="00A5746B" w:rsidRDefault="00354E62" w:rsidP="007B2B38">
            <w:pPr>
              <w:jc w:val="left"/>
              <w:rPr>
                <w:rFonts w:eastAsia="Times New Roman"/>
                <w:iCs/>
                <w:sz w:val="20"/>
                <w:szCs w:val="20"/>
                <w:lang w:eastAsia="ru-RU"/>
              </w:rPr>
            </w:pPr>
            <w:r w:rsidRPr="00A5746B">
              <w:rPr>
                <w:rFonts w:eastAsia="Times New Roman"/>
                <w:iCs/>
                <w:sz w:val="20"/>
                <w:szCs w:val="20"/>
                <w:lang w:eastAsia="ru-RU"/>
              </w:rPr>
              <w:t>Итого:</w:t>
            </w:r>
          </w:p>
        </w:tc>
        <w:tc>
          <w:tcPr>
            <w:tcW w:w="788" w:type="dxa"/>
            <w:shd w:val="clear" w:color="auto" w:fill="auto"/>
            <w:vAlign w:val="bottom"/>
          </w:tcPr>
          <w:p w:rsidR="00354E62" w:rsidRPr="00A5746B" w:rsidRDefault="00354E62">
            <w:pPr>
              <w:jc w:val="right"/>
              <w:rPr>
                <w:rFonts w:ascii="Calibri" w:hAnsi="Calibri" w:cs="Calibri"/>
                <w:sz w:val="22"/>
              </w:rPr>
            </w:pPr>
            <w:r w:rsidRPr="00A5746B">
              <w:rPr>
                <w:rFonts w:ascii="Calibri" w:hAnsi="Calibri" w:cs="Calibri"/>
                <w:sz w:val="22"/>
              </w:rPr>
              <w:t>0</w:t>
            </w:r>
          </w:p>
        </w:tc>
        <w:tc>
          <w:tcPr>
            <w:tcW w:w="955" w:type="dxa"/>
            <w:shd w:val="clear" w:color="auto" w:fill="auto"/>
            <w:vAlign w:val="bottom"/>
          </w:tcPr>
          <w:p w:rsidR="00354E62" w:rsidRPr="00A5746B" w:rsidRDefault="00354E62">
            <w:pPr>
              <w:jc w:val="right"/>
              <w:rPr>
                <w:rFonts w:ascii="Calibri" w:hAnsi="Calibri" w:cs="Calibri"/>
                <w:sz w:val="22"/>
              </w:rPr>
            </w:pPr>
            <w:r w:rsidRPr="00A5746B">
              <w:rPr>
                <w:rFonts w:ascii="Calibri" w:hAnsi="Calibri" w:cs="Calibri"/>
                <w:sz w:val="22"/>
              </w:rPr>
              <w:t>0,12</w:t>
            </w:r>
          </w:p>
        </w:tc>
        <w:tc>
          <w:tcPr>
            <w:tcW w:w="955" w:type="dxa"/>
            <w:shd w:val="clear" w:color="auto" w:fill="auto"/>
            <w:vAlign w:val="bottom"/>
          </w:tcPr>
          <w:p w:rsidR="00354E62" w:rsidRPr="00A5746B" w:rsidRDefault="00354E62">
            <w:pPr>
              <w:jc w:val="right"/>
              <w:rPr>
                <w:rFonts w:ascii="Calibri" w:hAnsi="Calibri" w:cs="Calibri"/>
                <w:sz w:val="22"/>
              </w:rPr>
            </w:pPr>
            <w:r w:rsidRPr="00A5746B">
              <w:rPr>
                <w:rFonts w:ascii="Calibri" w:hAnsi="Calibri" w:cs="Calibri"/>
                <w:sz w:val="22"/>
              </w:rPr>
              <w:t>0,2661</w:t>
            </w:r>
          </w:p>
        </w:tc>
        <w:tc>
          <w:tcPr>
            <w:tcW w:w="955" w:type="dxa"/>
            <w:shd w:val="clear" w:color="auto" w:fill="auto"/>
            <w:vAlign w:val="bottom"/>
          </w:tcPr>
          <w:p w:rsidR="00354E62" w:rsidRPr="00A5746B" w:rsidRDefault="00354E62">
            <w:pPr>
              <w:jc w:val="right"/>
              <w:rPr>
                <w:rFonts w:ascii="Calibri" w:hAnsi="Calibri" w:cs="Calibri"/>
                <w:sz w:val="22"/>
              </w:rPr>
            </w:pPr>
            <w:r w:rsidRPr="00A5746B">
              <w:rPr>
                <w:rFonts w:ascii="Calibri" w:hAnsi="Calibri" w:cs="Calibri"/>
                <w:sz w:val="22"/>
              </w:rPr>
              <w:t>0,2714</w:t>
            </w:r>
          </w:p>
        </w:tc>
        <w:tc>
          <w:tcPr>
            <w:tcW w:w="958" w:type="dxa"/>
            <w:shd w:val="clear" w:color="auto" w:fill="auto"/>
            <w:vAlign w:val="bottom"/>
          </w:tcPr>
          <w:p w:rsidR="00354E62" w:rsidRPr="00A5746B" w:rsidRDefault="00354E62">
            <w:pPr>
              <w:jc w:val="right"/>
              <w:rPr>
                <w:rFonts w:ascii="Calibri" w:hAnsi="Calibri" w:cs="Calibri"/>
                <w:sz w:val="22"/>
              </w:rPr>
            </w:pPr>
            <w:r w:rsidRPr="00A5746B">
              <w:rPr>
                <w:rFonts w:ascii="Calibri" w:hAnsi="Calibri" w:cs="Calibri"/>
                <w:sz w:val="22"/>
              </w:rPr>
              <w:t>0</w:t>
            </w:r>
          </w:p>
        </w:tc>
        <w:tc>
          <w:tcPr>
            <w:tcW w:w="973" w:type="dxa"/>
            <w:vAlign w:val="bottom"/>
          </w:tcPr>
          <w:p w:rsidR="00354E62" w:rsidRPr="00A5746B" w:rsidRDefault="00354E62">
            <w:pPr>
              <w:jc w:val="right"/>
              <w:rPr>
                <w:rFonts w:ascii="Calibri" w:hAnsi="Calibri" w:cs="Calibri"/>
                <w:sz w:val="22"/>
              </w:rPr>
            </w:pPr>
            <w:r w:rsidRPr="00A5746B">
              <w:rPr>
                <w:rFonts w:ascii="Calibri" w:hAnsi="Calibri" w:cs="Calibri"/>
                <w:sz w:val="22"/>
              </w:rPr>
              <w:t>0,2314</w:t>
            </w:r>
          </w:p>
        </w:tc>
        <w:tc>
          <w:tcPr>
            <w:tcW w:w="973" w:type="dxa"/>
            <w:shd w:val="clear" w:color="auto" w:fill="auto"/>
            <w:vAlign w:val="bottom"/>
          </w:tcPr>
          <w:p w:rsidR="00354E62" w:rsidRPr="00A5746B" w:rsidRDefault="00354E62">
            <w:pPr>
              <w:jc w:val="right"/>
              <w:rPr>
                <w:rFonts w:ascii="Calibri" w:hAnsi="Calibri" w:cs="Calibri"/>
                <w:sz w:val="22"/>
              </w:rPr>
            </w:pPr>
            <w:r w:rsidRPr="00A5746B">
              <w:rPr>
                <w:rFonts w:ascii="Calibri" w:hAnsi="Calibri" w:cs="Calibri"/>
                <w:sz w:val="22"/>
              </w:rPr>
              <w:t>0,0693</w:t>
            </w:r>
          </w:p>
        </w:tc>
        <w:tc>
          <w:tcPr>
            <w:tcW w:w="3223" w:type="dxa"/>
          </w:tcPr>
          <w:p w:rsidR="00354E62" w:rsidRPr="00A5746B" w:rsidRDefault="00354E62" w:rsidP="007B2B38">
            <w:pPr>
              <w:jc w:val="center"/>
              <w:rPr>
                <w:sz w:val="20"/>
                <w:szCs w:val="20"/>
              </w:rPr>
            </w:pPr>
          </w:p>
        </w:tc>
      </w:tr>
    </w:tbl>
    <w:p w:rsidR="00786C78" w:rsidRPr="00A5746B" w:rsidRDefault="00786C78"/>
    <w:p w:rsidR="00866DD0" w:rsidRPr="00A5746B" w:rsidRDefault="00866DD0" w:rsidP="0006129B">
      <w:pPr>
        <w:pStyle w:val="Affb"/>
      </w:pPr>
    </w:p>
    <w:p w:rsidR="00095B0A" w:rsidRPr="00A5746B" w:rsidRDefault="00095B0A" w:rsidP="0006129B">
      <w:pPr>
        <w:pStyle w:val="aff9"/>
        <w:spacing w:line="240" w:lineRule="auto"/>
      </w:pPr>
      <w:r w:rsidRPr="00A5746B">
        <w:br w:type="page"/>
      </w:r>
    </w:p>
    <w:p w:rsidR="00866DD0" w:rsidRPr="00A5746B" w:rsidRDefault="00866DD0" w:rsidP="0006129B">
      <w:pPr>
        <w:pStyle w:val="aff9"/>
        <w:spacing w:line="240" w:lineRule="auto"/>
      </w:pPr>
      <w:r w:rsidRPr="00A5746B">
        <w:lastRenderedPageBreak/>
        <w:t xml:space="preserve">Таблица </w:t>
      </w:r>
      <w:r w:rsidR="008A3CE6" w:rsidRPr="00A5746B">
        <w:fldChar w:fldCharType="begin"/>
      </w:r>
      <w:r w:rsidR="00A851D1" w:rsidRPr="00A5746B">
        <w:instrText xml:space="preserve"> SEQ Таблица \* ARABIC </w:instrText>
      </w:r>
      <w:r w:rsidR="008A3CE6" w:rsidRPr="00A5746B">
        <w:fldChar w:fldCharType="separate"/>
      </w:r>
      <w:r w:rsidR="00A5746B" w:rsidRPr="00A5746B">
        <w:rPr>
          <w:noProof/>
        </w:rPr>
        <w:t>48</w:t>
      </w:r>
      <w:r w:rsidR="008A3CE6" w:rsidRPr="00A5746B">
        <w:rPr>
          <w:noProof/>
        </w:rPr>
        <w:fldChar w:fldCharType="end"/>
      </w:r>
      <w:r w:rsidRPr="00A5746B">
        <w:t xml:space="preserve"> - Прогноз суммарного потребления тепловой энергии и прирост спроса на тепловую мощность</w:t>
      </w:r>
      <w:r w:rsidR="00145662" w:rsidRPr="00A5746B">
        <w:t>, Гкал/час</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4A0" w:firstRow="1" w:lastRow="0" w:firstColumn="1" w:lastColumn="0" w:noHBand="0" w:noVBand="1"/>
      </w:tblPr>
      <w:tblGrid>
        <w:gridCol w:w="740"/>
        <w:gridCol w:w="4362"/>
        <w:gridCol w:w="1145"/>
        <w:gridCol w:w="1115"/>
        <w:gridCol w:w="1224"/>
        <w:gridCol w:w="1227"/>
        <w:gridCol w:w="1204"/>
        <w:gridCol w:w="1204"/>
        <w:gridCol w:w="1295"/>
        <w:gridCol w:w="1272"/>
      </w:tblGrid>
      <w:tr w:rsidR="00354E62" w:rsidRPr="00A5746B" w:rsidTr="00C52F24">
        <w:trPr>
          <w:cantSplit/>
          <w:tblHeader/>
        </w:trPr>
        <w:tc>
          <w:tcPr>
            <w:tcW w:w="250" w:type="pct"/>
            <w:shd w:val="clear" w:color="auto" w:fill="FFFFFF"/>
            <w:vAlign w:val="center"/>
            <w:hideMark/>
          </w:tcPr>
          <w:p w:rsidR="00354E62" w:rsidRPr="00A5746B" w:rsidRDefault="00354E62" w:rsidP="0006129B">
            <w:pPr>
              <w:jc w:val="center"/>
              <w:rPr>
                <w:sz w:val="22"/>
              </w:rPr>
            </w:pPr>
            <w:r w:rsidRPr="00A5746B">
              <w:rPr>
                <w:sz w:val="22"/>
              </w:rPr>
              <w:t>№ п/п</w:t>
            </w:r>
          </w:p>
        </w:tc>
        <w:tc>
          <w:tcPr>
            <w:tcW w:w="1475" w:type="pct"/>
            <w:shd w:val="clear" w:color="auto" w:fill="FFFFFF"/>
            <w:vAlign w:val="center"/>
            <w:hideMark/>
          </w:tcPr>
          <w:p w:rsidR="00354E62" w:rsidRPr="00A5746B" w:rsidRDefault="00354E62" w:rsidP="0006129B">
            <w:pPr>
              <w:jc w:val="center"/>
              <w:rPr>
                <w:sz w:val="22"/>
              </w:rPr>
            </w:pPr>
            <w:r w:rsidRPr="00A5746B">
              <w:rPr>
                <w:sz w:val="22"/>
              </w:rPr>
              <w:t>Котельная</w:t>
            </w:r>
          </w:p>
        </w:tc>
        <w:tc>
          <w:tcPr>
            <w:tcW w:w="387" w:type="pct"/>
            <w:shd w:val="clear" w:color="auto" w:fill="FFFFFF"/>
            <w:vAlign w:val="center"/>
          </w:tcPr>
          <w:p w:rsidR="00354E62" w:rsidRPr="00A5746B" w:rsidRDefault="00354E62" w:rsidP="00354E62">
            <w:pPr>
              <w:jc w:val="center"/>
              <w:rPr>
                <w:rFonts w:eastAsia="Times New Roman"/>
                <w:iCs/>
                <w:sz w:val="22"/>
                <w:lang w:eastAsia="ru-RU"/>
              </w:rPr>
            </w:pPr>
            <w:r w:rsidRPr="00A5746B">
              <w:rPr>
                <w:rFonts w:eastAsia="Times New Roman"/>
                <w:iCs/>
                <w:sz w:val="22"/>
                <w:lang w:eastAsia="ru-RU"/>
              </w:rPr>
              <w:t xml:space="preserve">2021 </w:t>
            </w:r>
          </w:p>
        </w:tc>
        <w:tc>
          <w:tcPr>
            <w:tcW w:w="377" w:type="pct"/>
            <w:shd w:val="clear" w:color="auto" w:fill="FFFFFF"/>
            <w:vAlign w:val="center"/>
          </w:tcPr>
          <w:p w:rsidR="00354E62" w:rsidRPr="00A5746B" w:rsidRDefault="00354E62" w:rsidP="00354E62">
            <w:pPr>
              <w:jc w:val="center"/>
              <w:rPr>
                <w:rFonts w:eastAsia="Times New Roman"/>
                <w:sz w:val="20"/>
                <w:lang w:eastAsia="ru-RU"/>
              </w:rPr>
            </w:pPr>
            <w:r w:rsidRPr="00A5746B">
              <w:rPr>
                <w:rFonts w:eastAsia="Times New Roman"/>
                <w:sz w:val="20"/>
                <w:lang w:eastAsia="ru-RU"/>
              </w:rPr>
              <w:t>2022</w:t>
            </w:r>
          </w:p>
        </w:tc>
        <w:tc>
          <w:tcPr>
            <w:tcW w:w="414" w:type="pct"/>
            <w:shd w:val="clear" w:color="auto" w:fill="FFFFFF"/>
            <w:vAlign w:val="center"/>
          </w:tcPr>
          <w:p w:rsidR="00354E62" w:rsidRPr="00A5746B" w:rsidRDefault="00354E62" w:rsidP="00354E62">
            <w:pPr>
              <w:jc w:val="center"/>
              <w:rPr>
                <w:rFonts w:eastAsia="Times New Roman"/>
                <w:sz w:val="22"/>
                <w:lang w:eastAsia="ru-RU"/>
              </w:rPr>
            </w:pPr>
            <w:r w:rsidRPr="00A5746B">
              <w:rPr>
                <w:rFonts w:eastAsia="Times New Roman"/>
                <w:sz w:val="22"/>
                <w:lang w:eastAsia="ru-RU"/>
              </w:rPr>
              <w:t>2023</w:t>
            </w:r>
          </w:p>
        </w:tc>
        <w:tc>
          <w:tcPr>
            <w:tcW w:w="415" w:type="pct"/>
            <w:tcBorders>
              <w:top w:val="single" w:sz="8" w:space="0" w:color="auto"/>
              <w:left w:val="single" w:sz="8" w:space="0" w:color="auto"/>
              <w:right w:val="single" w:sz="4" w:space="0" w:color="auto"/>
            </w:tcBorders>
            <w:shd w:val="clear" w:color="auto" w:fill="FFFFFF"/>
            <w:noWrap/>
            <w:vAlign w:val="center"/>
          </w:tcPr>
          <w:p w:rsidR="00354E62" w:rsidRPr="00A5746B" w:rsidRDefault="00354E62" w:rsidP="00354E62">
            <w:pPr>
              <w:jc w:val="center"/>
              <w:rPr>
                <w:rFonts w:eastAsia="Times New Roman"/>
                <w:sz w:val="22"/>
                <w:lang w:eastAsia="ru-RU"/>
              </w:rPr>
            </w:pPr>
            <w:r w:rsidRPr="00A5746B">
              <w:rPr>
                <w:rFonts w:eastAsia="Times New Roman"/>
                <w:sz w:val="22"/>
                <w:lang w:eastAsia="ru-RU"/>
              </w:rPr>
              <w:t>2024</w:t>
            </w:r>
          </w:p>
        </w:tc>
        <w:tc>
          <w:tcPr>
            <w:tcW w:w="407" w:type="pct"/>
            <w:tcBorders>
              <w:top w:val="single" w:sz="8" w:space="0" w:color="auto"/>
              <w:left w:val="single" w:sz="4" w:space="0" w:color="auto"/>
              <w:right w:val="nil"/>
            </w:tcBorders>
            <w:shd w:val="clear" w:color="auto" w:fill="FFFFFF"/>
            <w:vAlign w:val="center"/>
          </w:tcPr>
          <w:p w:rsidR="00354E62" w:rsidRPr="00A5746B" w:rsidRDefault="00354E62" w:rsidP="00354E62">
            <w:pPr>
              <w:jc w:val="center"/>
              <w:rPr>
                <w:rFonts w:eastAsia="Times New Roman"/>
                <w:sz w:val="22"/>
                <w:lang w:eastAsia="ru-RU"/>
              </w:rPr>
            </w:pPr>
            <w:r w:rsidRPr="00A5746B">
              <w:rPr>
                <w:rFonts w:eastAsia="Times New Roman"/>
                <w:sz w:val="22"/>
                <w:lang w:eastAsia="ru-RU"/>
              </w:rPr>
              <w:t>2025</w:t>
            </w:r>
          </w:p>
        </w:tc>
        <w:tc>
          <w:tcPr>
            <w:tcW w:w="407" w:type="pct"/>
            <w:tcBorders>
              <w:top w:val="single" w:sz="8" w:space="0" w:color="auto"/>
              <w:left w:val="single" w:sz="8" w:space="0" w:color="auto"/>
              <w:right w:val="single" w:sz="4" w:space="0" w:color="auto"/>
            </w:tcBorders>
            <w:shd w:val="clear" w:color="auto" w:fill="FFFFFF"/>
            <w:vAlign w:val="center"/>
          </w:tcPr>
          <w:p w:rsidR="00354E62" w:rsidRPr="00A5746B" w:rsidRDefault="00354E62" w:rsidP="00354E62">
            <w:pPr>
              <w:jc w:val="center"/>
              <w:rPr>
                <w:rFonts w:eastAsia="Times New Roman"/>
                <w:sz w:val="22"/>
                <w:lang w:eastAsia="ru-RU"/>
              </w:rPr>
            </w:pPr>
            <w:r w:rsidRPr="00A5746B">
              <w:rPr>
                <w:rFonts w:eastAsia="Times New Roman"/>
                <w:sz w:val="22"/>
                <w:lang w:eastAsia="ru-RU"/>
              </w:rPr>
              <w:t>2026</w:t>
            </w:r>
          </w:p>
        </w:tc>
        <w:tc>
          <w:tcPr>
            <w:tcW w:w="438" w:type="pct"/>
            <w:tcBorders>
              <w:top w:val="single" w:sz="8" w:space="0" w:color="auto"/>
              <w:left w:val="single" w:sz="4" w:space="0" w:color="auto"/>
              <w:right w:val="single" w:sz="8" w:space="0" w:color="auto"/>
            </w:tcBorders>
            <w:shd w:val="clear" w:color="auto" w:fill="FFFFFF"/>
            <w:vAlign w:val="center"/>
          </w:tcPr>
          <w:p w:rsidR="00354E62" w:rsidRPr="00A5746B" w:rsidRDefault="00354E62" w:rsidP="00354E62">
            <w:pPr>
              <w:jc w:val="center"/>
              <w:rPr>
                <w:rFonts w:eastAsia="Times New Roman"/>
                <w:sz w:val="22"/>
                <w:lang w:eastAsia="ru-RU"/>
              </w:rPr>
            </w:pPr>
            <w:r w:rsidRPr="00A5746B">
              <w:rPr>
                <w:rFonts w:eastAsia="Times New Roman"/>
                <w:sz w:val="22"/>
                <w:lang w:eastAsia="ru-RU"/>
              </w:rPr>
              <w:t>2027</w:t>
            </w:r>
          </w:p>
        </w:tc>
        <w:tc>
          <w:tcPr>
            <w:tcW w:w="430" w:type="pct"/>
            <w:tcBorders>
              <w:top w:val="single" w:sz="8" w:space="0" w:color="auto"/>
              <w:left w:val="single" w:sz="4" w:space="0" w:color="auto"/>
              <w:right w:val="single" w:sz="8" w:space="0" w:color="auto"/>
            </w:tcBorders>
            <w:shd w:val="clear" w:color="auto" w:fill="FFFFFF"/>
            <w:vAlign w:val="center"/>
          </w:tcPr>
          <w:p w:rsidR="00354E62" w:rsidRPr="00A5746B" w:rsidRDefault="00354E62" w:rsidP="00354E62">
            <w:pPr>
              <w:jc w:val="center"/>
              <w:rPr>
                <w:rFonts w:eastAsia="Times New Roman"/>
                <w:sz w:val="22"/>
                <w:lang w:eastAsia="ru-RU"/>
              </w:rPr>
            </w:pPr>
            <w:r w:rsidRPr="00A5746B">
              <w:rPr>
                <w:rFonts w:eastAsia="Times New Roman"/>
                <w:sz w:val="22"/>
                <w:lang w:eastAsia="ru-RU"/>
              </w:rPr>
              <w:t>2028-2032</w:t>
            </w:r>
          </w:p>
        </w:tc>
      </w:tr>
      <w:tr w:rsidR="00354E62" w:rsidRPr="00A5746B" w:rsidTr="00C52F24">
        <w:trPr>
          <w:cantSplit/>
        </w:trPr>
        <w:tc>
          <w:tcPr>
            <w:tcW w:w="250" w:type="pct"/>
            <w:shd w:val="clear" w:color="auto" w:fill="FFFFFF"/>
            <w:vAlign w:val="center"/>
            <w:hideMark/>
          </w:tcPr>
          <w:p w:rsidR="00354E62" w:rsidRPr="00A5746B" w:rsidRDefault="00354E62" w:rsidP="00E1104F">
            <w:pPr>
              <w:pStyle w:val="ab"/>
              <w:jc w:val="center"/>
              <w:rPr>
                <w:sz w:val="22"/>
                <w:szCs w:val="22"/>
              </w:rPr>
            </w:pPr>
            <w:r w:rsidRPr="00A5746B">
              <w:rPr>
                <w:sz w:val="22"/>
                <w:szCs w:val="22"/>
              </w:rPr>
              <w:t>1</w:t>
            </w:r>
          </w:p>
        </w:tc>
        <w:tc>
          <w:tcPr>
            <w:tcW w:w="1475" w:type="pct"/>
            <w:tcBorders>
              <w:top w:val="single" w:sz="4" w:space="0" w:color="auto"/>
              <w:left w:val="single" w:sz="4" w:space="0" w:color="auto"/>
              <w:bottom w:val="single" w:sz="4" w:space="0" w:color="auto"/>
              <w:right w:val="single" w:sz="4" w:space="0" w:color="auto"/>
            </w:tcBorders>
            <w:shd w:val="clear" w:color="auto" w:fill="auto"/>
            <w:vAlign w:val="center"/>
          </w:tcPr>
          <w:p w:rsidR="00354E62" w:rsidRPr="00A5746B" w:rsidRDefault="00354E62">
            <w:pPr>
              <w:rPr>
                <w:sz w:val="22"/>
              </w:rPr>
            </w:pPr>
            <w:r w:rsidRPr="00A5746B">
              <w:rPr>
                <w:sz w:val="22"/>
              </w:rPr>
              <w:t>Котельная (п. Яр, ул. Школьная, 6а)</w:t>
            </w:r>
          </w:p>
        </w:tc>
        <w:tc>
          <w:tcPr>
            <w:tcW w:w="387" w:type="pct"/>
            <w:shd w:val="clear" w:color="auto" w:fill="FFFFFF"/>
            <w:vAlign w:val="center"/>
          </w:tcPr>
          <w:p w:rsidR="00354E62" w:rsidRPr="00A5746B" w:rsidRDefault="00354E62">
            <w:pPr>
              <w:jc w:val="center"/>
              <w:rPr>
                <w:sz w:val="22"/>
              </w:rPr>
            </w:pPr>
            <w:r w:rsidRPr="00A5746B">
              <w:rPr>
                <w:sz w:val="22"/>
              </w:rPr>
              <w:t>2,150</w:t>
            </w:r>
          </w:p>
        </w:tc>
        <w:tc>
          <w:tcPr>
            <w:tcW w:w="377" w:type="pct"/>
            <w:shd w:val="clear" w:color="auto" w:fill="FFFFFF"/>
            <w:vAlign w:val="center"/>
          </w:tcPr>
          <w:p w:rsidR="00354E62" w:rsidRPr="00A5746B" w:rsidRDefault="00354E62">
            <w:pPr>
              <w:jc w:val="center"/>
              <w:rPr>
                <w:sz w:val="22"/>
              </w:rPr>
            </w:pPr>
            <w:r w:rsidRPr="00A5746B">
              <w:rPr>
                <w:sz w:val="22"/>
              </w:rPr>
              <w:t>2,150</w:t>
            </w:r>
          </w:p>
        </w:tc>
        <w:tc>
          <w:tcPr>
            <w:tcW w:w="414" w:type="pct"/>
            <w:shd w:val="clear" w:color="auto" w:fill="FFFFFF"/>
            <w:vAlign w:val="center"/>
          </w:tcPr>
          <w:p w:rsidR="00354E62" w:rsidRPr="00A5746B" w:rsidRDefault="00354E62">
            <w:pPr>
              <w:jc w:val="center"/>
              <w:rPr>
                <w:sz w:val="22"/>
              </w:rPr>
            </w:pPr>
            <w:r w:rsidRPr="00A5746B">
              <w:rPr>
                <w:sz w:val="22"/>
              </w:rPr>
              <w:t>2,150</w:t>
            </w:r>
          </w:p>
        </w:tc>
        <w:tc>
          <w:tcPr>
            <w:tcW w:w="415" w:type="pct"/>
            <w:tcBorders>
              <w:top w:val="single" w:sz="8" w:space="0" w:color="auto"/>
              <w:left w:val="nil"/>
              <w:bottom w:val="single" w:sz="8" w:space="0" w:color="auto"/>
              <w:right w:val="single" w:sz="4" w:space="0" w:color="auto"/>
            </w:tcBorders>
            <w:shd w:val="clear" w:color="auto" w:fill="FFFFFF"/>
            <w:noWrap/>
            <w:vAlign w:val="center"/>
          </w:tcPr>
          <w:p w:rsidR="00354E62" w:rsidRPr="00A5746B" w:rsidRDefault="00354E62">
            <w:pPr>
              <w:jc w:val="center"/>
              <w:rPr>
                <w:sz w:val="22"/>
              </w:rPr>
            </w:pPr>
            <w:r w:rsidRPr="00A5746B">
              <w:rPr>
                <w:sz w:val="22"/>
              </w:rPr>
              <w:t>2,301</w:t>
            </w:r>
          </w:p>
        </w:tc>
        <w:tc>
          <w:tcPr>
            <w:tcW w:w="407" w:type="pct"/>
            <w:tcBorders>
              <w:top w:val="single" w:sz="8" w:space="0" w:color="auto"/>
              <w:left w:val="single" w:sz="4" w:space="0" w:color="auto"/>
              <w:bottom w:val="single" w:sz="8" w:space="0" w:color="auto"/>
              <w:right w:val="single" w:sz="8" w:space="0" w:color="auto"/>
            </w:tcBorders>
            <w:shd w:val="clear" w:color="auto" w:fill="FFFFFF"/>
            <w:vAlign w:val="center"/>
          </w:tcPr>
          <w:p w:rsidR="00354E62" w:rsidRPr="00A5746B" w:rsidRDefault="00354E62">
            <w:pPr>
              <w:jc w:val="center"/>
              <w:rPr>
                <w:sz w:val="22"/>
              </w:rPr>
            </w:pPr>
            <w:r w:rsidRPr="00A5746B">
              <w:rPr>
                <w:sz w:val="22"/>
              </w:rPr>
              <w:t>2,301</w:t>
            </w:r>
          </w:p>
        </w:tc>
        <w:tc>
          <w:tcPr>
            <w:tcW w:w="407" w:type="pct"/>
            <w:tcBorders>
              <w:top w:val="single" w:sz="8" w:space="0" w:color="auto"/>
              <w:left w:val="nil"/>
              <w:bottom w:val="single" w:sz="8" w:space="0" w:color="auto"/>
              <w:right w:val="single" w:sz="4" w:space="0" w:color="auto"/>
            </w:tcBorders>
            <w:shd w:val="clear" w:color="auto" w:fill="FFFFFF"/>
            <w:vAlign w:val="center"/>
          </w:tcPr>
          <w:p w:rsidR="00354E62" w:rsidRPr="00A5746B" w:rsidRDefault="00354E62">
            <w:pPr>
              <w:jc w:val="center"/>
              <w:rPr>
                <w:sz w:val="22"/>
              </w:rPr>
            </w:pPr>
            <w:r w:rsidRPr="00A5746B">
              <w:rPr>
                <w:sz w:val="22"/>
              </w:rPr>
              <w:t>2,301</w:t>
            </w:r>
          </w:p>
        </w:tc>
        <w:tc>
          <w:tcPr>
            <w:tcW w:w="438" w:type="pct"/>
            <w:tcBorders>
              <w:top w:val="single" w:sz="8" w:space="0" w:color="auto"/>
              <w:left w:val="single" w:sz="4" w:space="0" w:color="auto"/>
              <w:bottom w:val="single" w:sz="8" w:space="0" w:color="auto"/>
              <w:right w:val="single" w:sz="8" w:space="0" w:color="auto"/>
            </w:tcBorders>
            <w:shd w:val="clear" w:color="auto" w:fill="FFFFFF"/>
            <w:vAlign w:val="center"/>
          </w:tcPr>
          <w:p w:rsidR="00354E62" w:rsidRPr="00A5746B" w:rsidRDefault="00354E62">
            <w:pPr>
              <w:jc w:val="center"/>
              <w:rPr>
                <w:sz w:val="22"/>
              </w:rPr>
            </w:pPr>
            <w:r w:rsidRPr="00A5746B">
              <w:rPr>
                <w:sz w:val="22"/>
              </w:rPr>
              <w:t>2,301</w:t>
            </w:r>
          </w:p>
        </w:tc>
        <w:tc>
          <w:tcPr>
            <w:tcW w:w="430" w:type="pct"/>
            <w:tcBorders>
              <w:top w:val="single" w:sz="8" w:space="0" w:color="auto"/>
              <w:left w:val="single" w:sz="4" w:space="0" w:color="auto"/>
              <w:bottom w:val="single" w:sz="8" w:space="0" w:color="auto"/>
              <w:right w:val="single" w:sz="8" w:space="0" w:color="auto"/>
            </w:tcBorders>
            <w:shd w:val="clear" w:color="auto" w:fill="FFFFFF"/>
            <w:vAlign w:val="center"/>
          </w:tcPr>
          <w:p w:rsidR="00354E62" w:rsidRPr="00A5746B" w:rsidRDefault="00354E62">
            <w:pPr>
              <w:jc w:val="center"/>
              <w:rPr>
                <w:sz w:val="22"/>
              </w:rPr>
            </w:pPr>
            <w:r w:rsidRPr="00A5746B">
              <w:rPr>
                <w:sz w:val="22"/>
              </w:rPr>
              <w:t>2,301</w:t>
            </w:r>
          </w:p>
        </w:tc>
      </w:tr>
      <w:tr w:rsidR="00354E62" w:rsidRPr="00A5746B" w:rsidTr="00C52F24">
        <w:trPr>
          <w:cantSplit/>
        </w:trPr>
        <w:tc>
          <w:tcPr>
            <w:tcW w:w="250" w:type="pct"/>
            <w:shd w:val="clear" w:color="auto" w:fill="FFFFFF"/>
            <w:vAlign w:val="center"/>
          </w:tcPr>
          <w:p w:rsidR="00354E62" w:rsidRPr="00A5746B" w:rsidRDefault="00354E62" w:rsidP="00E1104F">
            <w:pPr>
              <w:pStyle w:val="ab"/>
              <w:jc w:val="center"/>
              <w:rPr>
                <w:sz w:val="22"/>
                <w:szCs w:val="22"/>
              </w:rPr>
            </w:pPr>
            <w:r w:rsidRPr="00A5746B">
              <w:rPr>
                <w:sz w:val="22"/>
                <w:szCs w:val="22"/>
              </w:rPr>
              <w:t>2</w:t>
            </w:r>
          </w:p>
        </w:tc>
        <w:tc>
          <w:tcPr>
            <w:tcW w:w="1475" w:type="pct"/>
            <w:tcBorders>
              <w:top w:val="single" w:sz="4" w:space="0" w:color="auto"/>
              <w:left w:val="single" w:sz="4" w:space="0" w:color="auto"/>
              <w:bottom w:val="single" w:sz="4" w:space="0" w:color="auto"/>
              <w:right w:val="single" w:sz="4" w:space="0" w:color="auto"/>
            </w:tcBorders>
            <w:shd w:val="clear" w:color="auto" w:fill="auto"/>
            <w:vAlign w:val="center"/>
          </w:tcPr>
          <w:p w:rsidR="00354E62" w:rsidRPr="00A5746B" w:rsidRDefault="00354E62">
            <w:pPr>
              <w:rPr>
                <w:sz w:val="22"/>
              </w:rPr>
            </w:pPr>
            <w:r w:rsidRPr="00A5746B">
              <w:rPr>
                <w:sz w:val="22"/>
              </w:rPr>
              <w:t>Котельная (с.Дизьмино, ул. Школьная, 26а)</w:t>
            </w:r>
          </w:p>
        </w:tc>
        <w:tc>
          <w:tcPr>
            <w:tcW w:w="387" w:type="pct"/>
            <w:shd w:val="clear" w:color="auto" w:fill="FFFFFF"/>
            <w:vAlign w:val="center"/>
          </w:tcPr>
          <w:p w:rsidR="00354E62" w:rsidRPr="00A5746B" w:rsidRDefault="00354E62">
            <w:pPr>
              <w:jc w:val="center"/>
              <w:rPr>
                <w:sz w:val="22"/>
              </w:rPr>
            </w:pPr>
            <w:r w:rsidRPr="00A5746B">
              <w:rPr>
                <w:sz w:val="22"/>
              </w:rPr>
              <w:t>0,403</w:t>
            </w:r>
          </w:p>
        </w:tc>
        <w:tc>
          <w:tcPr>
            <w:tcW w:w="377" w:type="pct"/>
            <w:shd w:val="clear" w:color="auto" w:fill="FFFFFF"/>
            <w:vAlign w:val="center"/>
          </w:tcPr>
          <w:p w:rsidR="00354E62" w:rsidRPr="00A5746B" w:rsidRDefault="00354E62">
            <w:pPr>
              <w:jc w:val="center"/>
              <w:rPr>
                <w:sz w:val="22"/>
              </w:rPr>
            </w:pPr>
            <w:r w:rsidRPr="00A5746B">
              <w:rPr>
                <w:sz w:val="22"/>
              </w:rPr>
              <w:t>0,403</w:t>
            </w:r>
          </w:p>
        </w:tc>
        <w:tc>
          <w:tcPr>
            <w:tcW w:w="414" w:type="pct"/>
            <w:shd w:val="clear" w:color="auto" w:fill="FFFFFF"/>
            <w:vAlign w:val="center"/>
          </w:tcPr>
          <w:p w:rsidR="00354E62" w:rsidRPr="00A5746B" w:rsidRDefault="00354E62">
            <w:pPr>
              <w:jc w:val="center"/>
              <w:rPr>
                <w:sz w:val="22"/>
              </w:rPr>
            </w:pPr>
            <w:r w:rsidRPr="00A5746B">
              <w:rPr>
                <w:sz w:val="22"/>
              </w:rPr>
              <w:t>0,403</w:t>
            </w:r>
          </w:p>
        </w:tc>
        <w:tc>
          <w:tcPr>
            <w:tcW w:w="415" w:type="pct"/>
            <w:tcBorders>
              <w:top w:val="single" w:sz="8" w:space="0" w:color="auto"/>
              <w:left w:val="nil"/>
              <w:bottom w:val="single" w:sz="8" w:space="0" w:color="auto"/>
              <w:right w:val="single" w:sz="4" w:space="0" w:color="auto"/>
            </w:tcBorders>
            <w:shd w:val="clear" w:color="auto" w:fill="FFFFFF"/>
            <w:noWrap/>
            <w:vAlign w:val="center"/>
          </w:tcPr>
          <w:p w:rsidR="00354E62" w:rsidRPr="00A5746B" w:rsidRDefault="00354E62">
            <w:pPr>
              <w:jc w:val="center"/>
              <w:rPr>
                <w:sz w:val="22"/>
              </w:rPr>
            </w:pPr>
            <w:r w:rsidRPr="00A5746B">
              <w:rPr>
                <w:sz w:val="22"/>
              </w:rPr>
              <w:t>0,403</w:t>
            </w:r>
          </w:p>
        </w:tc>
        <w:tc>
          <w:tcPr>
            <w:tcW w:w="407" w:type="pct"/>
            <w:tcBorders>
              <w:top w:val="single" w:sz="8" w:space="0" w:color="auto"/>
              <w:left w:val="single" w:sz="4" w:space="0" w:color="auto"/>
              <w:bottom w:val="single" w:sz="8" w:space="0" w:color="auto"/>
              <w:right w:val="single" w:sz="8" w:space="0" w:color="auto"/>
            </w:tcBorders>
            <w:shd w:val="clear" w:color="auto" w:fill="FFFFFF"/>
            <w:vAlign w:val="center"/>
          </w:tcPr>
          <w:p w:rsidR="00354E62" w:rsidRPr="00A5746B" w:rsidRDefault="00354E62">
            <w:pPr>
              <w:jc w:val="center"/>
              <w:rPr>
                <w:sz w:val="22"/>
              </w:rPr>
            </w:pPr>
            <w:r w:rsidRPr="00A5746B">
              <w:rPr>
                <w:sz w:val="22"/>
              </w:rPr>
              <w:t>0,570</w:t>
            </w:r>
          </w:p>
        </w:tc>
        <w:tc>
          <w:tcPr>
            <w:tcW w:w="407" w:type="pct"/>
            <w:tcBorders>
              <w:top w:val="single" w:sz="8" w:space="0" w:color="auto"/>
              <w:left w:val="nil"/>
              <w:bottom w:val="single" w:sz="8" w:space="0" w:color="auto"/>
              <w:right w:val="single" w:sz="4" w:space="0" w:color="auto"/>
            </w:tcBorders>
            <w:shd w:val="clear" w:color="auto" w:fill="FFFFFF"/>
            <w:vAlign w:val="center"/>
          </w:tcPr>
          <w:p w:rsidR="00354E62" w:rsidRPr="00A5746B" w:rsidRDefault="00354E62">
            <w:pPr>
              <w:jc w:val="center"/>
              <w:rPr>
                <w:sz w:val="22"/>
              </w:rPr>
            </w:pPr>
            <w:r w:rsidRPr="00A5746B">
              <w:rPr>
                <w:sz w:val="22"/>
              </w:rPr>
              <w:t>0,570</w:t>
            </w:r>
          </w:p>
        </w:tc>
        <w:tc>
          <w:tcPr>
            <w:tcW w:w="438" w:type="pct"/>
            <w:tcBorders>
              <w:top w:val="single" w:sz="8" w:space="0" w:color="auto"/>
              <w:left w:val="single" w:sz="4" w:space="0" w:color="auto"/>
              <w:bottom w:val="single" w:sz="8" w:space="0" w:color="auto"/>
              <w:right w:val="single" w:sz="8" w:space="0" w:color="auto"/>
            </w:tcBorders>
            <w:shd w:val="clear" w:color="auto" w:fill="FFFFFF"/>
            <w:vAlign w:val="center"/>
          </w:tcPr>
          <w:p w:rsidR="00354E62" w:rsidRPr="00A5746B" w:rsidRDefault="00354E62">
            <w:pPr>
              <w:jc w:val="center"/>
              <w:rPr>
                <w:sz w:val="22"/>
              </w:rPr>
            </w:pPr>
            <w:r w:rsidRPr="00A5746B">
              <w:rPr>
                <w:sz w:val="22"/>
              </w:rPr>
              <w:t>0,570</w:t>
            </w:r>
          </w:p>
        </w:tc>
        <w:tc>
          <w:tcPr>
            <w:tcW w:w="430" w:type="pct"/>
            <w:tcBorders>
              <w:top w:val="single" w:sz="8" w:space="0" w:color="auto"/>
              <w:left w:val="single" w:sz="4" w:space="0" w:color="auto"/>
              <w:bottom w:val="single" w:sz="8" w:space="0" w:color="auto"/>
              <w:right w:val="single" w:sz="8" w:space="0" w:color="auto"/>
            </w:tcBorders>
            <w:shd w:val="clear" w:color="auto" w:fill="FFFFFF"/>
            <w:vAlign w:val="center"/>
          </w:tcPr>
          <w:p w:rsidR="00354E62" w:rsidRPr="00A5746B" w:rsidRDefault="00354E62">
            <w:pPr>
              <w:jc w:val="center"/>
              <w:rPr>
                <w:sz w:val="22"/>
              </w:rPr>
            </w:pPr>
            <w:r w:rsidRPr="00A5746B">
              <w:rPr>
                <w:sz w:val="22"/>
              </w:rPr>
              <w:t>0,570</w:t>
            </w:r>
          </w:p>
        </w:tc>
      </w:tr>
      <w:tr w:rsidR="00354E62" w:rsidRPr="00A5746B" w:rsidTr="00C52F24">
        <w:trPr>
          <w:cantSplit/>
        </w:trPr>
        <w:tc>
          <w:tcPr>
            <w:tcW w:w="250" w:type="pct"/>
            <w:shd w:val="clear" w:color="auto" w:fill="FFFFFF"/>
            <w:vAlign w:val="center"/>
          </w:tcPr>
          <w:p w:rsidR="00354E62" w:rsidRPr="00A5746B" w:rsidRDefault="00354E62" w:rsidP="00E1104F">
            <w:pPr>
              <w:pStyle w:val="ab"/>
              <w:jc w:val="center"/>
              <w:rPr>
                <w:sz w:val="22"/>
                <w:szCs w:val="22"/>
              </w:rPr>
            </w:pPr>
            <w:r w:rsidRPr="00A5746B">
              <w:rPr>
                <w:sz w:val="22"/>
                <w:szCs w:val="22"/>
              </w:rPr>
              <w:t>3</w:t>
            </w:r>
          </w:p>
        </w:tc>
        <w:tc>
          <w:tcPr>
            <w:tcW w:w="1475" w:type="pct"/>
            <w:tcBorders>
              <w:top w:val="single" w:sz="4" w:space="0" w:color="auto"/>
              <w:left w:val="single" w:sz="4" w:space="0" w:color="auto"/>
              <w:bottom w:val="single" w:sz="4" w:space="0" w:color="auto"/>
              <w:right w:val="single" w:sz="4" w:space="0" w:color="auto"/>
            </w:tcBorders>
            <w:shd w:val="clear" w:color="auto" w:fill="auto"/>
            <w:vAlign w:val="center"/>
          </w:tcPr>
          <w:p w:rsidR="00354E62" w:rsidRPr="00A5746B" w:rsidRDefault="00354E62">
            <w:pPr>
              <w:rPr>
                <w:sz w:val="22"/>
              </w:rPr>
            </w:pPr>
            <w:r w:rsidRPr="00A5746B">
              <w:rPr>
                <w:sz w:val="22"/>
              </w:rPr>
              <w:t>Котельная (п.Яр, ул. Советская, 1)</w:t>
            </w:r>
          </w:p>
        </w:tc>
        <w:tc>
          <w:tcPr>
            <w:tcW w:w="387" w:type="pct"/>
            <w:shd w:val="clear" w:color="auto" w:fill="FFFFFF"/>
            <w:vAlign w:val="center"/>
          </w:tcPr>
          <w:p w:rsidR="00354E62" w:rsidRPr="00A5746B" w:rsidRDefault="00354E62">
            <w:pPr>
              <w:jc w:val="center"/>
              <w:rPr>
                <w:sz w:val="22"/>
              </w:rPr>
            </w:pPr>
            <w:r w:rsidRPr="00A5746B">
              <w:rPr>
                <w:sz w:val="22"/>
              </w:rPr>
              <w:t>0,975</w:t>
            </w:r>
          </w:p>
        </w:tc>
        <w:tc>
          <w:tcPr>
            <w:tcW w:w="377" w:type="pct"/>
            <w:shd w:val="clear" w:color="auto" w:fill="FFFFFF"/>
            <w:vAlign w:val="center"/>
          </w:tcPr>
          <w:p w:rsidR="00354E62" w:rsidRPr="00A5746B" w:rsidRDefault="00354E62">
            <w:pPr>
              <w:jc w:val="center"/>
              <w:rPr>
                <w:sz w:val="22"/>
              </w:rPr>
            </w:pPr>
            <w:r w:rsidRPr="00A5746B">
              <w:rPr>
                <w:sz w:val="22"/>
              </w:rPr>
              <w:t>0,975</w:t>
            </w:r>
          </w:p>
        </w:tc>
        <w:tc>
          <w:tcPr>
            <w:tcW w:w="414" w:type="pct"/>
            <w:shd w:val="clear" w:color="auto" w:fill="FFFFFF"/>
            <w:vAlign w:val="center"/>
          </w:tcPr>
          <w:p w:rsidR="00354E62" w:rsidRPr="00A5746B" w:rsidRDefault="00354E62">
            <w:pPr>
              <w:jc w:val="center"/>
              <w:rPr>
                <w:sz w:val="22"/>
              </w:rPr>
            </w:pPr>
            <w:r w:rsidRPr="00A5746B">
              <w:rPr>
                <w:sz w:val="22"/>
              </w:rPr>
              <w:t>1,055</w:t>
            </w:r>
          </w:p>
        </w:tc>
        <w:tc>
          <w:tcPr>
            <w:tcW w:w="415" w:type="pct"/>
            <w:tcBorders>
              <w:top w:val="single" w:sz="8" w:space="0" w:color="auto"/>
              <w:left w:val="nil"/>
              <w:bottom w:val="single" w:sz="8" w:space="0" w:color="auto"/>
              <w:right w:val="single" w:sz="4" w:space="0" w:color="auto"/>
            </w:tcBorders>
            <w:shd w:val="clear" w:color="auto" w:fill="FFFFFF"/>
            <w:noWrap/>
            <w:vAlign w:val="center"/>
          </w:tcPr>
          <w:p w:rsidR="00354E62" w:rsidRPr="00A5746B" w:rsidRDefault="00354E62">
            <w:pPr>
              <w:jc w:val="center"/>
              <w:rPr>
                <w:sz w:val="22"/>
              </w:rPr>
            </w:pPr>
            <w:r w:rsidRPr="00A5746B">
              <w:rPr>
                <w:sz w:val="22"/>
              </w:rPr>
              <w:t>1,055</w:t>
            </w:r>
          </w:p>
        </w:tc>
        <w:tc>
          <w:tcPr>
            <w:tcW w:w="407" w:type="pct"/>
            <w:tcBorders>
              <w:top w:val="single" w:sz="8" w:space="0" w:color="auto"/>
              <w:left w:val="single" w:sz="4" w:space="0" w:color="auto"/>
              <w:bottom w:val="single" w:sz="8" w:space="0" w:color="auto"/>
              <w:right w:val="single" w:sz="8" w:space="0" w:color="auto"/>
            </w:tcBorders>
            <w:shd w:val="clear" w:color="auto" w:fill="FFFFFF"/>
            <w:vAlign w:val="center"/>
          </w:tcPr>
          <w:p w:rsidR="00354E62" w:rsidRPr="00A5746B" w:rsidRDefault="00354E62">
            <w:pPr>
              <w:jc w:val="center"/>
              <w:rPr>
                <w:sz w:val="22"/>
              </w:rPr>
            </w:pPr>
            <w:r w:rsidRPr="00A5746B">
              <w:rPr>
                <w:sz w:val="22"/>
              </w:rPr>
              <w:t>1,055</w:t>
            </w:r>
          </w:p>
        </w:tc>
        <w:tc>
          <w:tcPr>
            <w:tcW w:w="407" w:type="pct"/>
            <w:tcBorders>
              <w:top w:val="single" w:sz="8" w:space="0" w:color="auto"/>
              <w:left w:val="nil"/>
              <w:bottom w:val="single" w:sz="8" w:space="0" w:color="auto"/>
              <w:right w:val="single" w:sz="4" w:space="0" w:color="auto"/>
            </w:tcBorders>
            <w:shd w:val="clear" w:color="auto" w:fill="FFFFFF"/>
            <w:vAlign w:val="center"/>
          </w:tcPr>
          <w:p w:rsidR="00354E62" w:rsidRPr="00A5746B" w:rsidRDefault="00354E62">
            <w:pPr>
              <w:jc w:val="center"/>
              <w:rPr>
                <w:sz w:val="22"/>
              </w:rPr>
            </w:pPr>
            <w:r w:rsidRPr="00A5746B">
              <w:rPr>
                <w:sz w:val="22"/>
              </w:rPr>
              <w:t>1,055</w:t>
            </w:r>
          </w:p>
        </w:tc>
        <w:tc>
          <w:tcPr>
            <w:tcW w:w="438" w:type="pct"/>
            <w:tcBorders>
              <w:top w:val="single" w:sz="8" w:space="0" w:color="auto"/>
              <w:left w:val="single" w:sz="4" w:space="0" w:color="auto"/>
              <w:bottom w:val="single" w:sz="8" w:space="0" w:color="auto"/>
              <w:right w:val="single" w:sz="8" w:space="0" w:color="auto"/>
            </w:tcBorders>
            <w:shd w:val="clear" w:color="auto" w:fill="FFFFFF"/>
            <w:vAlign w:val="center"/>
          </w:tcPr>
          <w:p w:rsidR="00354E62" w:rsidRPr="00A5746B" w:rsidRDefault="00354E62">
            <w:pPr>
              <w:jc w:val="center"/>
              <w:rPr>
                <w:sz w:val="22"/>
              </w:rPr>
            </w:pPr>
            <w:r w:rsidRPr="00A5746B">
              <w:rPr>
                <w:sz w:val="22"/>
              </w:rPr>
              <w:t>1,055</w:t>
            </w:r>
          </w:p>
        </w:tc>
        <w:tc>
          <w:tcPr>
            <w:tcW w:w="430" w:type="pct"/>
            <w:tcBorders>
              <w:top w:val="single" w:sz="8" w:space="0" w:color="auto"/>
              <w:left w:val="single" w:sz="4" w:space="0" w:color="auto"/>
              <w:bottom w:val="single" w:sz="8" w:space="0" w:color="auto"/>
              <w:right w:val="single" w:sz="8" w:space="0" w:color="auto"/>
            </w:tcBorders>
            <w:shd w:val="clear" w:color="auto" w:fill="FFFFFF"/>
            <w:vAlign w:val="center"/>
          </w:tcPr>
          <w:p w:rsidR="00354E62" w:rsidRPr="00A5746B" w:rsidRDefault="00354E62">
            <w:pPr>
              <w:jc w:val="center"/>
              <w:rPr>
                <w:sz w:val="22"/>
              </w:rPr>
            </w:pPr>
            <w:r w:rsidRPr="00A5746B">
              <w:rPr>
                <w:sz w:val="22"/>
              </w:rPr>
              <w:t>1,055</w:t>
            </w:r>
          </w:p>
        </w:tc>
      </w:tr>
      <w:tr w:rsidR="00354E62" w:rsidRPr="00A5746B" w:rsidTr="00C52F24">
        <w:trPr>
          <w:cantSplit/>
        </w:trPr>
        <w:tc>
          <w:tcPr>
            <w:tcW w:w="250" w:type="pct"/>
            <w:shd w:val="clear" w:color="auto" w:fill="FFFFFF"/>
            <w:vAlign w:val="center"/>
          </w:tcPr>
          <w:p w:rsidR="00354E62" w:rsidRPr="00A5746B" w:rsidRDefault="00354E62" w:rsidP="00E1104F">
            <w:pPr>
              <w:pStyle w:val="ab"/>
              <w:jc w:val="center"/>
              <w:rPr>
                <w:sz w:val="22"/>
                <w:szCs w:val="22"/>
              </w:rPr>
            </w:pPr>
            <w:r w:rsidRPr="00A5746B">
              <w:rPr>
                <w:sz w:val="22"/>
                <w:szCs w:val="22"/>
              </w:rPr>
              <w:t>4</w:t>
            </w:r>
          </w:p>
        </w:tc>
        <w:tc>
          <w:tcPr>
            <w:tcW w:w="1475" w:type="pct"/>
            <w:tcBorders>
              <w:top w:val="single" w:sz="4" w:space="0" w:color="auto"/>
              <w:left w:val="single" w:sz="4" w:space="0" w:color="auto"/>
              <w:bottom w:val="single" w:sz="4" w:space="0" w:color="auto"/>
              <w:right w:val="single" w:sz="4" w:space="0" w:color="auto"/>
            </w:tcBorders>
            <w:shd w:val="clear" w:color="auto" w:fill="auto"/>
            <w:vAlign w:val="center"/>
          </w:tcPr>
          <w:p w:rsidR="00354E62" w:rsidRPr="00A5746B" w:rsidRDefault="00354E62">
            <w:pPr>
              <w:rPr>
                <w:sz w:val="22"/>
              </w:rPr>
            </w:pPr>
            <w:r w:rsidRPr="00A5746B">
              <w:rPr>
                <w:sz w:val="22"/>
              </w:rPr>
              <w:t>Котельная (с.Пудем, ул. Гагарина, 2а)</w:t>
            </w:r>
          </w:p>
        </w:tc>
        <w:tc>
          <w:tcPr>
            <w:tcW w:w="387" w:type="pct"/>
            <w:shd w:val="clear" w:color="auto" w:fill="FFFFFF"/>
            <w:vAlign w:val="center"/>
          </w:tcPr>
          <w:p w:rsidR="00354E62" w:rsidRPr="00A5746B" w:rsidRDefault="00354E62">
            <w:pPr>
              <w:jc w:val="center"/>
              <w:rPr>
                <w:sz w:val="22"/>
              </w:rPr>
            </w:pPr>
            <w:r w:rsidRPr="00A5746B">
              <w:rPr>
                <w:sz w:val="22"/>
              </w:rPr>
              <w:t>1,966</w:t>
            </w:r>
          </w:p>
        </w:tc>
        <w:tc>
          <w:tcPr>
            <w:tcW w:w="377" w:type="pct"/>
            <w:shd w:val="clear" w:color="auto" w:fill="FFFFFF"/>
            <w:vAlign w:val="center"/>
          </w:tcPr>
          <w:p w:rsidR="00354E62" w:rsidRPr="00A5746B" w:rsidRDefault="00354E62">
            <w:pPr>
              <w:jc w:val="center"/>
              <w:rPr>
                <w:sz w:val="22"/>
              </w:rPr>
            </w:pPr>
            <w:r w:rsidRPr="00A5746B">
              <w:rPr>
                <w:sz w:val="22"/>
              </w:rPr>
              <w:t>1,966</w:t>
            </w:r>
          </w:p>
        </w:tc>
        <w:tc>
          <w:tcPr>
            <w:tcW w:w="414" w:type="pct"/>
            <w:shd w:val="clear" w:color="auto" w:fill="FFFFFF"/>
            <w:vAlign w:val="center"/>
          </w:tcPr>
          <w:p w:rsidR="00354E62" w:rsidRPr="00A5746B" w:rsidRDefault="00354E62">
            <w:pPr>
              <w:jc w:val="center"/>
              <w:rPr>
                <w:sz w:val="22"/>
              </w:rPr>
            </w:pPr>
            <w:r w:rsidRPr="00A5746B">
              <w:rPr>
                <w:sz w:val="22"/>
              </w:rPr>
              <w:t>1,966</w:t>
            </w:r>
          </w:p>
        </w:tc>
        <w:tc>
          <w:tcPr>
            <w:tcW w:w="415" w:type="pct"/>
            <w:tcBorders>
              <w:top w:val="single" w:sz="8" w:space="0" w:color="auto"/>
              <w:left w:val="nil"/>
              <w:bottom w:val="single" w:sz="8" w:space="0" w:color="auto"/>
              <w:right w:val="single" w:sz="4" w:space="0" w:color="auto"/>
            </w:tcBorders>
            <w:shd w:val="clear" w:color="auto" w:fill="FFFFFF"/>
            <w:noWrap/>
            <w:vAlign w:val="center"/>
          </w:tcPr>
          <w:p w:rsidR="00354E62" w:rsidRPr="00A5746B" w:rsidRDefault="00354E62">
            <w:pPr>
              <w:jc w:val="center"/>
              <w:rPr>
                <w:sz w:val="22"/>
              </w:rPr>
            </w:pPr>
            <w:r w:rsidRPr="00A5746B">
              <w:rPr>
                <w:sz w:val="22"/>
              </w:rPr>
              <w:t>1,966</w:t>
            </w:r>
          </w:p>
        </w:tc>
        <w:tc>
          <w:tcPr>
            <w:tcW w:w="407" w:type="pct"/>
            <w:tcBorders>
              <w:top w:val="single" w:sz="8" w:space="0" w:color="auto"/>
              <w:left w:val="single" w:sz="4" w:space="0" w:color="auto"/>
              <w:bottom w:val="single" w:sz="8" w:space="0" w:color="auto"/>
              <w:right w:val="single" w:sz="8" w:space="0" w:color="auto"/>
            </w:tcBorders>
            <w:shd w:val="clear" w:color="auto" w:fill="FFFFFF"/>
            <w:vAlign w:val="center"/>
          </w:tcPr>
          <w:p w:rsidR="00354E62" w:rsidRPr="00A5746B" w:rsidRDefault="00354E62">
            <w:pPr>
              <w:jc w:val="center"/>
              <w:rPr>
                <w:sz w:val="22"/>
              </w:rPr>
            </w:pPr>
            <w:r w:rsidRPr="00A5746B">
              <w:rPr>
                <w:sz w:val="22"/>
              </w:rPr>
              <w:t>1,966</w:t>
            </w:r>
          </w:p>
        </w:tc>
        <w:tc>
          <w:tcPr>
            <w:tcW w:w="407" w:type="pct"/>
            <w:tcBorders>
              <w:top w:val="single" w:sz="8" w:space="0" w:color="auto"/>
              <w:left w:val="nil"/>
              <w:bottom w:val="single" w:sz="8" w:space="0" w:color="auto"/>
              <w:right w:val="single" w:sz="4" w:space="0" w:color="auto"/>
            </w:tcBorders>
            <w:shd w:val="clear" w:color="auto" w:fill="FFFFFF"/>
            <w:vAlign w:val="center"/>
          </w:tcPr>
          <w:p w:rsidR="00354E62" w:rsidRPr="00A5746B" w:rsidRDefault="00354E62">
            <w:pPr>
              <w:jc w:val="center"/>
              <w:rPr>
                <w:sz w:val="22"/>
              </w:rPr>
            </w:pPr>
            <w:r w:rsidRPr="00A5746B">
              <w:rPr>
                <w:sz w:val="22"/>
              </w:rPr>
              <w:t>1,966</w:t>
            </w:r>
          </w:p>
        </w:tc>
        <w:tc>
          <w:tcPr>
            <w:tcW w:w="438" w:type="pct"/>
            <w:tcBorders>
              <w:top w:val="single" w:sz="8" w:space="0" w:color="auto"/>
              <w:left w:val="single" w:sz="4" w:space="0" w:color="auto"/>
              <w:bottom w:val="single" w:sz="8" w:space="0" w:color="auto"/>
              <w:right w:val="single" w:sz="8" w:space="0" w:color="auto"/>
            </w:tcBorders>
            <w:shd w:val="clear" w:color="auto" w:fill="FFFFFF"/>
            <w:vAlign w:val="center"/>
          </w:tcPr>
          <w:p w:rsidR="00354E62" w:rsidRPr="00A5746B" w:rsidRDefault="00354E62">
            <w:pPr>
              <w:jc w:val="center"/>
              <w:rPr>
                <w:sz w:val="22"/>
              </w:rPr>
            </w:pPr>
            <w:r w:rsidRPr="00A5746B">
              <w:rPr>
                <w:sz w:val="22"/>
              </w:rPr>
              <w:t>1,966</w:t>
            </w:r>
          </w:p>
        </w:tc>
        <w:tc>
          <w:tcPr>
            <w:tcW w:w="430" w:type="pct"/>
            <w:tcBorders>
              <w:top w:val="single" w:sz="8" w:space="0" w:color="auto"/>
              <w:left w:val="single" w:sz="4" w:space="0" w:color="auto"/>
              <w:bottom w:val="single" w:sz="8" w:space="0" w:color="auto"/>
              <w:right w:val="single" w:sz="8" w:space="0" w:color="auto"/>
            </w:tcBorders>
            <w:shd w:val="clear" w:color="auto" w:fill="FFFFFF"/>
            <w:vAlign w:val="center"/>
          </w:tcPr>
          <w:p w:rsidR="00354E62" w:rsidRPr="00A5746B" w:rsidRDefault="00354E62">
            <w:pPr>
              <w:jc w:val="center"/>
              <w:rPr>
                <w:sz w:val="22"/>
              </w:rPr>
            </w:pPr>
            <w:r w:rsidRPr="00A5746B">
              <w:rPr>
                <w:sz w:val="22"/>
              </w:rPr>
              <w:t>1,966</w:t>
            </w:r>
          </w:p>
        </w:tc>
      </w:tr>
      <w:tr w:rsidR="00354E62" w:rsidRPr="00A5746B" w:rsidTr="00C52F24">
        <w:trPr>
          <w:cantSplit/>
        </w:trPr>
        <w:tc>
          <w:tcPr>
            <w:tcW w:w="250" w:type="pct"/>
            <w:shd w:val="clear" w:color="auto" w:fill="FFFFFF"/>
            <w:vAlign w:val="center"/>
          </w:tcPr>
          <w:p w:rsidR="00354E62" w:rsidRPr="00A5746B" w:rsidRDefault="00354E62" w:rsidP="00E1104F">
            <w:pPr>
              <w:pStyle w:val="ab"/>
              <w:jc w:val="center"/>
              <w:rPr>
                <w:sz w:val="22"/>
                <w:szCs w:val="22"/>
              </w:rPr>
            </w:pPr>
            <w:r w:rsidRPr="00A5746B">
              <w:rPr>
                <w:sz w:val="22"/>
                <w:szCs w:val="22"/>
              </w:rPr>
              <w:t>5</w:t>
            </w:r>
          </w:p>
        </w:tc>
        <w:tc>
          <w:tcPr>
            <w:tcW w:w="1475" w:type="pct"/>
            <w:tcBorders>
              <w:top w:val="single" w:sz="4" w:space="0" w:color="auto"/>
              <w:left w:val="single" w:sz="4" w:space="0" w:color="auto"/>
              <w:bottom w:val="single" w:sz="4" w:space="0" w:color="auto"/>
              <w:right w:val="single" w:sz="4" w:space="0" w:color="auto"/>
            </w:tcBorders>
            <w:shd w:val="clear" w:color="auto" w:fill="auto"/>
            <w:vAlign w:val="center"/>
          </w:tcPr>
          <w:p w:rsidR="00354E62" w:rsidRPr="00A5746B" w:rsidRDefault="00354E62">
            <w:pPr>
              <w:rPr>
                <w:sz w:val="22"/>
              </w:rPr>
            </w:pPr>
            <w:r w:rsidRPr="00A5746B">
              <w:rPr>
                <w:sz w:val="22"/>
              </w:rPr>
              <w:t>Котельная (п.Яр, ул. Ф.Васильева, 6а)</w:t>
            </w:r>
          </w:p>
        </w:tc>
        <w:tc>
          <w:tcPr>
            <w:tcW w:w="387" w:type="pct"/>
            <w:shd w:val="clear" w:color="auto" w:fill="FFFFFF"/>
            <w:vAlign w:val="center"/>
          </w:tcPr>
          <w:p w:rsidR="00354E62" w:rsidRPr="00A5746B" w:rsidRDefault="00354E62">
            <w:pPr>
              <w:jc w:val="center"/>
              <w:rPr>
                <w:sz w:val="22"/>
              </w:rPr>
            </w:pPr>
            <w:r w:rsidRPr="00A5746B">
              <w:rPr>
                <w:sz w:val="22"/>
              </w:rPr>
              <w:t>2,801</w:t>
            </w:r>
          </w:p>
        </w:tc>
        <w:tc>
          <w:tcPr>
            <w:tcW w:w="377" w:type="pct"/>
            <w:shd w:val="clear" w:color="auto" w:fill="FFFFFF"/>
            <w:vAlign w:val="center"/>
          </w:tcPr>
          <w:p w:rsidR="00354E62" w:rsidRPr="00A5746B" w:rsidRDefault="00354E62">
            <w:pPr>
              <w:jc w:val="center"/>
              <w:rPr>
                <w:sz w:val="22"/>
              </w:rPr>
            </w:pPr>
            <w:r w:rsidRPr="00A5746B">
              <w:rPr>
                <w:sz w:val="22"/>
              </w:rPr>
              <w:t>2,801</w:t>
            </w:r>
          </w:p>
        </w:tc>
        <w:tc>
          <w:tcPr>
            <w:tcW w:w="414" w:type="pct"/>
            <w:shd w:val="clear" w:color="auto" w:fill="FFFFFF"/>
            <w:vAlign w:val="center"/>
          </w:tcPr>
          <w:p w:rsidR="00354E62" w:rsidRPr="00A5746B" w:rsidRDefault="00354E62">
            <w:pPr>
              <w:jc w:val="center"/>
              <w:rPr>
                <w:sz w:val="22"/>
              </w:rPr>
            </w:pPr>
            <w:r w:rsidRPr="00A5746B">
              <w:rPr>
                <w:sz w:val="22"/>
              </w:rPr>
              <w:t>2,841</w:t>
            </w:r>
          </w:p>
        </w:tc>
        <w:tc>
          <w:tcPr>
            <w:tcW w:w="415" w:type="pct"/>
            <w:tcBorders>
              <w:top w:val="single" w:sz="8" w:space="0" w:color="auto"/>
              <w:left w:val="nil"/>
              <w:bottom w:val="single" w:sz="8" w:space="0" w:color="auto"/>
              <w:right w:val="single" w:sz="4" w:space="0" w:color="auto"/>
            </w:tcBorders>
            <w:shd w:val="clear" w:color="auto" w:fill="FFFFFF"/>
            <w:noWrap/>
            <w:vAlign w:val="center"/>
          </w:tcPr>
          <w:p w:rsidR="00354E62" w:rsidRPr="00A5746B" w:rsidRDefault="00354E62">
            <w:pPr>
              <w:jc w:val="center"/>
              <w:rPr>
                <w:sz w:val="22"/>
              </w:rPr>
            </w:pPr>
            <w:r w:rsidRPr="00A5746B">
              <w:rPr>
                <w:sz w:val="22"/>
              </w:rPr>
              <w:t>2,876</w:t>
            </w:r>
          </w:p>
        </w:tc>
        <w:tc>
          <w:tcPr>
            <w:tcW w:w="407" w:type="pct"/>
            <w:tcBorders>
              <w:top w:val="single" w:sz="8" w:space="0" w:color="auto"/>
              <w:left w:val="single" w:sz="4" w:space="0" w:color="auto"/>
              <w:bottom w:val="single" w:sz="8" w:space="0" w:color="auto"/>
              <w:right w:val="single" w:sz="8" w:space="0" w:color="auto"/>
            </w:tcBorders>
            <w:shd w:val="clear" w:color="auto" w:fill="FFFFFF"/>
            <w:vAlign w:val="center"/>
          </w:tcPr>
          <w:p w:rsidR="00354E62" w:rsidRPr="00A5746B" w:rsidRDefault="00354E62">
            <w:pPr>
              <w:jc w:val="center"/>
              <w:rPr>
                <w:sz w:val="22"/>
              </w:rPr>
            </w:pPr>
            <w:r w:rsidRPr="00A5746B">
              <w:rPr>
                <w:sz w:val="22"/>
              </w:rPr>
              <w:t>2,876</w:t>
            </w:r>
          </w:p>
        </w:tc>
        <w:tc>
          <w:tcPr>
            <w:tcW w:w="407" w:type="pct"/>
            <w:tcBorders>
              <w:top w:val="single" w:sz="8" w:space="0" w:color="auto"/>
              <w:left w:val="nil"/>
              <w:bottom w:val="single" w:sz="8" w:space="0" w:color="auto"/>
              <w:right w:val="single" w:sz="4" w:space="0" w:color="auto"/>
            </w:tcBorders>
            <w:shd w:val="clear" w:color="auto" w:fill="FFFFFF"/>
            <w:vAlign w:val="center"/>
          </w:tcPr>
          <w:p w:rsidR="00354E62" w:rsidRPr="00A5746B" w:rsidRDefault="00354E62">
            <w:pPr>
              <w:jc w:val="center"/>
              <w:rPr>
                <w:sz w:val="22"/>
              </w:rPr>
            </w:pPr>
            <w:r w:rsidRPr="00A5746B">
              <w:rPr>
                <w:sz w:val="22"/>
              </w:rPr>
              <w:t>2,876</w:t>
            </w:r>
          </w:p>
        </w:tc>
        <w:tc>
          <w:tcPr>
            <w:tcW w:w="438" w:type="pct"/>
            <w:tcBorders>
              <w:top w:val="single" w:sz="8" w:space="0" w:color="auto"/>
              <w:left w:val="single" w:sz="4" w:space="0" w:color="auto"/>
              <w:bottom w:val="single" w:sz="8" w:space="0" w:color="auto"/>
              <w:right w:val="single" w:sz="8" w:space="0" w:color="auto"/>
            </w:tcBorders>
            <w:shd w:val="clear" w:color="auto" w:fill="FFFFFF"/>
            <w:vAlign w:val="center"/>
          </w:tcPr>
          <w:p w:rsidR="00354E62" w:rsidRPr="00A5746B" w:rsidRDefault="00354E62">
            <w:pPr>
              <w:jc w:val="center"/>
              <w:rPr>
                <w:sz w:val="22"/>
              </w:rPr>
            </w:pPr>
            <w:r w:rsidRPr="00A5746B">
              <w:rPr>
                <w:sz w:val="22"/>
              </w:rPr>
              <w:t>2,876</w:t>
            </w:r>
          </w:p>
        </w:tc>
        <w:tc>
          <w:tcPr>
            <w:tcW w:w="430" w:type="pct"/>
            <w:tcBorders>
              <w:top w:val="single" w:sz="8" w:space="0" w:color="auto"/>
              <w:left w:val="single" w:sz="4" w:space="0" w:color="auto"/>
              <w:bottom w:val="single" w:sz="8" w:space="0" w:color="auto"/>
              <w:right w:val="single" w:sz="8" w:space="0" w:color="auto"/>
            </w:tcBorders>
            <w:shd w:val="clear" w:color="auto" w:fill="FFFFFF"/>
            <w:vAlign w:val="center"/>
          </w:tcPr>
          <w:p w:rsidR="00354E62" w:rsidRPr="00A5746B" w:rsidRDefault="00354E62">
            <w:pPr>
              <w:jc w:val="center"/>
              <w:rPr>
                <w:sz w:val="22"/>
              </w:rPr>
            </w:pPr>
            <w:r w:rsidRPr="00A5746B">
              <w:rPr>
                <w:sz w:val="22"/>
              </w:rPr>
              <w:t>2,876</w:t>
            </w:r>
          </w:p>
        </w:tc>
      </w:tr>
      <w:tr w:rsidR="00354E62" w:rsidRPr="00A5746B" w:rsidTr="00C52F24">
        <w:trPr>
          <w:cantSplit/>
        </w:trPr>
        <w:tc>
          <w:tcPr>
            <w:tcW w:w="250" w:type="pct"/>
            <w:shd w:val="clear" w:color="auto" w:fill="FFFFFF"/>
            <w:vAlign w:val="center"/>
          </w:tcPr>
          <w:p w:rsidR="00354E62" w:rsidRPr="00A5746B" w:rsidRDefault="00354E62" w:rsidP="00E1104F">
            <w:pPr>
              <w:pStyle w:val="ab"/>
              <w:jc w:val="center"/>
              <w:rPr>
                <w:sz w:val="22"/>
                <w:szCs w:val="22"/>
              </w:rPr>
            </w:pPr>
            <w:r w:rsidRPr="00A5746B">
              <w:rPr>
                <w:sz w:val="22"/>
                <w:szCs w:val="22"/>
              </w:rPr>
              <w:t>6</w:t>
            </w:r>
          </w:p>
        </w:tc>
        <w:tc>
          <w:tcPr>
            <w:tcW w:w="1475" w:type="pct"/>
            <w:tcBorders>
              <w:top w:val="single" w:sz="4" w:space="0" w:color="auto"/>
              <w:left w:val="single" w:sz="4" w:space="0" w:color="auto"/>
              <w:bottom w:val="single" w:sz="4" w:space="0" w:color="auto"/>
              <w:right w:val="single" w:sz="4" w:space="0" w:color="auto"/>
            </w:tcBorders>
            <w:shd w:val="clear" w:color="auto" w:fill="auto"/>
            <w:vAlign w:val="center"/>
          </w:tcPr>
          <w:p w:rsidR="00354E62" w:rsidRPr="00A5746B" w:rsidRDefault="00354E62">
            <w:pPr>
              <w:rPr>
                <w:sz w:val="22"/>
              </w:rPr>
            </w:pPr>
            <w:r w:rsidRPr="00A5746B">
              <w:rPr>
                <w:sz w:val="22"/>
              </w:rPr>
              <w:t>Котельная (п.Яр, ул. Ф.Васильева, 29а)</w:t>
            </w:r>
          </w:p>
        </w:tc>
        <w:tc>
          <w:tcPr>
            <w:tcW w:w="387" w:type="pct"/>
            <w:shd w:val="clear" w:color="auto" w:fill="FFFFFF"/>
            <w:vAlign w:val="center"/>
          </w:tcPr>
          <w:p w:rsidR="00354E62" w:rsidRPr="00A5746B" w:rsidRDefault="00354E62">
            <w:pPr>
              <w:jc w:val="center"/>
              <w:rPr>
                <w:sz w:val="22"/>
              </w:rPr>
            </w:pPr>
            <w:r w:rsidRPr="00A5746B">
              <w:rPr>
                <w:sz w:val="22"/>
              </w:rPr>
              <w:t>2,642</w:t>
            </w:r>
          </w:p>
        </w:tc>
        <w:tc>
          <w:tcPr>
            <w:tcW w:w="377" w:type="pct"/>
            <w:shd w:val="clear" w:color="auto" w:fill="FFFFFF"/>
            <w:vAlign w:val="center"/>
          </w:tcPr>
          <w:p w:rsidR="00354E62" w:rsidRPr="00A5746B" w:rsidRDefault="00354E62">
            <w:pPr>
              <w:jc w:val="center"/>
              <w:rPr>
                <w:sz w:val="22"/>
              </w:rPr>
            </w:pPr>
            <w:r w:rsidRPr="00A5746B">
              <w:rPr>
                <w:sz w:val="22"/>
              </w:rPr>
              <w:t>2,642</w:t>
            </w:r>
          </w:p>
        </w:tc>
        <w:tc>
          <w:tcPr>
            <w:tcW w:w="414" w:type="pct"/>
            <w:shd w:val="clear" w:color="auto" w:fill="FFFFFF"/>
            <w:vAlign w:val="center"/>
          </w:tcPr>
          <w:p w:rsidR="00354E62" w:rsidRPr="00A5746B" w:rsidRDefault="00354E62">
            <w:pPr>
              <w:jc w:val="center"/>
              <w:rPr>
                <w:sz w:val="22"/>
              </w:rPr>
            </w:pPr>
            <w:r w:rsidRPr="00A5746B">
              <w:rPr>
                <w:sz w:val="22"/>
              </w:rPr>
              <w:t>2,642</w:t>
            </w:r>
          </w:p>
        </w:tc>
        <w:tc>
          <w:tcPr>
            <w:tcW w:w="415" w:type="pct"/>
            <w:tcBorders>
              <w:top w:val="single" w:sz="8" w:space="0" w:color="auto"/>
              <w:left w:val="nil"/>
              <w:bottom w:val="single" w:sz="8" w:space="0" w:color="auto"/>
              <w:right w:val="single" w:sz="4" w:space="0" w:color="auto"/>
            </w:tcBorders>
            <w:shd w:val="clear" w:color="auto" w:fill="FFFFFF"/>
            <w:noWrap/>
            <w:vAlign w:val="center"/>
          </w:tcPr>
          <w:p w:rsidR="00354E62" w:rsidRPr="00A5746B" w:rsidRDefault="00354E62">
            <w:pPr>
              <w:jc w:val="center"/>
              <w:rPr>
                <w:sz w:val="22"/>
              </w:rPr>
            </w:pPr>
            <w:r w:rsidRPr="00A5746B">
              <w:rPr>
                <w:sz w:val="22"/>
              </w:rPr>
              <w:t>2,642</w:t>
            </w:r>
          </w:p>
        </w:tc>
        <w:tc>
          <w:tcPr>
            <w:tcW w:w="407" w:type="pct"/>
            <w:tcBorders>
              <w:top w:val="single" w:sz="8" w:space="0" w:color="auto"/>
              <w:left w:val="single" w:sz="4" w:space="0" w:color="auto"/>
              <w:bottom w:val="single" w:sz="8" w:space="0" w:color="auto"/>
              <w:right w:val="single" w:sz="8" w:space="0" w:color="auto"/>
            </w:tcBorders>
            <w:shd w:val="clear" w:color="auto" w:fill="FFFFFF"/>
            <w:vAlign w:val="center"/>
          </w:tcPr>
          <w:p w:rsidR="00354E62" w:rsidRPr="00A5746B" w:rsidRDefault="00354E62">
            <w:pPr>
              <w:jc w:val="center"/>
              <w:rPr>
                <w:sz w:val="22"/>
              </w:rPr>
            </w:pPr>
            <w:r w:rsidRPr="00A5746B">
              <w:rPr>
                <w:sz w:val="22"/>
              </w:rPr>
              <w:t>2,642</w:t>
            </w:r>
          </w:p>
        </w:tc>
        <w:tc>
          <w:tcPr>
            <w:tcW w:w="407" w:type="pct"/>
            <w:tcBorders>
              <w:top w:val="single" w:sz="8" w:space="0" w:color="auto"/>
              <w:left w:val="nil"/>
              <w:bottom w:val="single" w:sz="8" w:space="0" w:color="auto"/>
              <w:right w:val="single" w:sz="4" w:space="0" w:color="auto"/>
            </w:tcBorders>
            <w:shd w:val="clear" w:color="auto" w:fill="FFFFFF"/>
            <w:vAlign w:val="center"/>
          </w:tcPr>
          <w:p w:rsidR="00354E62" w:rsidRPr="00A5746B" w:rsidRDefault="00354E62">
            <w:pPr>
              <w:jc w:val="center"/>
              <w:rPr>
                <w:sz w:val="22"/>
              </w:rPr>
            </w:pPr>
            <w:r w:rsidRPr="00A5746B">
              <w:rPr>
                <w:sz w:val="22"/>
              </w:rPr>
              <w:t>2,642</w:t>
            </w:r>
          </w:p>
        </w:tc>
        <w:tc>
          <w:tcPr>
            <w:tcW w:w="438" w:type="pct"/>
            <w:tcBorders>
              <w:top w:val="single" w:sz="8" w:space="0" w:color="auto"/>
              <w:left w:val="single" w:sz="4" w:space="0" w:color="auto"/>
              <w:bottom w:val="single" w:sz="8" w:space="0" w:color="auto"/>
              <w:right w:val="single" w:sz="8" w:space="0" w:color="auto"/>
            </w:tcBorders>
            <w:shd w:val="clear" w:color="auto" w:fill="FFFFFF"/>
            <w:vAlign w:val="center"/>
          </w:tcPr>
          <w:p w:rsidR="00354E62" w:rsidRPr="00A5746B" w:rsidRDefault="00354E62">
            <w:pPr>
              <w:jc w:val="center"/>
              <w:rPr>
                <w:sz w:val="22"/>
              </w:rPr>
            </w:pPr>
            <w:r w:rsidRPr="00A5746B">
              <w:rPr>
                <w:sz w:val="22"/>
              </w:rPr>
              <w:t>2,642</w:t>
            </w:r>
          </w:p>
        </w:tc>
        <w:tc>
          <w:tcPr>
            <w:tcW w:w="430" w:type="pct"/>
            <w:tcBorders>
              <w:top w:val="single" w:sz="8" w:space="0" w:color="auto"/>
              <w:left w:val="single" w:sz="4" w:space="0" w:color="auto"/>
              <w:bottom w:val="single" w:sz="8" w:space="0" w:color="auto"/>
              <w:right w:val="single" w:sz="8" w:space="0" w:color="auto"/>
            </w:tcBorders>
            <w:shd w:val="clear" w:color="auto" w:fill="FFFFFF"/>
            <w:vAlign w:val="center"/>
          </w:tcPr>
          <w:p w:rsidR="00354E62" w:rsidRPr="00A5746B" w:rsidRDefault="00354E62">
            <w:pPr>
              <w:jc w:val="center"/>
              <w:rPr>
                <w:sz w:val="22"/>
              </w:rPr>
            </w:pPr>
            <w:r w:rsidRPr="00A5746B">
              <w:rPr>
                <w:sz w:val="22"/>
              </w:rPr>
              <w:t>2,642</w:t>
            </w:r>
          </w:p>
        </w:tc>
      </w:tr>
      <w:tr w:rsidR="00354E62" w:rsidRPr="00A5746B" w:rsidTr="00C52F24">
        <w:trPr>
          <w:cantSplit/>
        </w:trPr>
        <w:tc>
          <w:tcPr>
            <w:tcW w:w="250" w:type="pct"/>
            <w:shd w:val="clear" w:color="auto" w:fill="FFFFFF"/>
            <w:vAlign w:val="center"/>
          </w:tcPr>
          <w:p w:rsidR="00354E62" w:rsidRPr="00A5746B" w:rsidRDefault="00354E62" w:rsidP="00E1104F">
            <w:pPr>
              <w:pStyle w:val="ab"/>
              <w:jc w:val="center"/>
              <w:rPr>
                <w:sz w:val="22"/>
                <w:szCs w:val="22"/>
              </w:rPr>
            </w:pPr>
            <w:r w:rsidRPr="00A5746B">
              <w:rPr>
                <w:sz w:val="22"/>
                <w:szCs w:val="22"/>
              </w:rPr>
              <w:t>7</w:t>
            </w:r>
          </w:p>
        </w:tc>
        <w:tc>
          <w:tcPr>
            <w:tcW w:w="1475" w:type="pct"/>
            <w:tcBorders>
              <w:top w:val="single" w:sz="4" w:space="0" w:color="auto"/>
              <w:left w:val="single" w:sz="4" w:space="0" w:color="auto"/>
              <w:bottom w:val="single" w:sz="4" w:space="0" w:color="auto"/>
              <w:right w:val="single" w:sz="4" w:space="0" w:color="auto"/>
            </w:tcBorders>
            <w:shd w:val="clear" w:color="auto" w:fill="auto"/>
            <w:vAlign w:val="center"/>
          </w:tcPr>
          <w:p w:rsidR="00354E62" w:rsidRPr="00A5746B" w:rsidRDefault="00354E62">
            <w:pPr>
              <w:rPr>
                <w:sz w:val="22"/>
              </w:rPr>
            </w:pPr>
            <w:r w:rsidRPr="00A5746B">
              <w:rPr>
                <w:sz w:val="22"/>
              </w:rPr>
              <w:t>Котельная (д.Зюино, ул. Школьная, 77а)</w:t>
            </w:r>
          </w:p>
        </w:tc>
        <w:tc>
          <w:tcPr>
            <w:tcW w:w="387" w:type="pct"/>
            <w:shd w:val="clear" w:color="auto" w:fill="FFFFFF"/>
            <w:vAlign w:val="center"/>
          </w:tcPr>
          <w:p w:rsidR="00354E62" w:rsidRPr="00A5746B" w:rsidRDefault="00354E62">
            <w:pPr>
              <w:jc w:val="center"/>
              <w:rPr>
                <w:sz w:val="22"/>
              </w:rPr>
            </w:pPr>
            <w:r w:rsidRPr="00A5746B">
              <w:rPr>
                <w:sz w:val="22"/>
              </w:rPr>
              <w:t>0,214</w:t>
            </w:r>
          </w:p>
        </w:tc>
        <w:tc>
          <w:tcPr>
            <w:tcW w:w="377" w:type="pct"/>
            <w:shd w:val="clear" w:color="auto" w:fill="FFFFFF"/>
            <w:vAlign w:val="center"/>
          </w:tcPr>
          <w:p w:rsidR="00354E62" w:rsidRPr="00A5746B" w:rsidRDefault="00354E62">
            <w:pPr>
              <w:jc w:val="center"/>
              <w:rPr>
                <w:sz w:val="22"/>
              </w:rPr>
            </w:pPr>
            <w:r w:rsidRPr="00A5746B">
              <w:rPr>
                <w:sz w:val="22"/>
              </w:rPr>
              <w:t>0,214</w:t>
            </w:r>
          </w:p>
        </w:tc>
        <w:tc>
          <w:tcPr>
            <w:tcW w:w="414" w:type="pct"/>
            <w:shd w:val="clear" w:color="auto" w:fill="FFFFFF"/>
            <w:vAlign w:val="center"/>
          </w:tcPr>
          <w:p w:rsidR="00354E62" w:rsidRPr="00A5746B" w:rsidRDefault="00354E62">
            <w:pPr>
              <w:jc w:val="center"/>
              <w:rPr>
                <w:sz w:val="22"/>
              </w:rPr>
            </w:pPr>
            <w:r w:rsidRPr="00A5746B">
              <w:rPr>
                <w:sz w:val="22"/>
              </w:rPr>
              <w:t>0,214</w:t>
            </w:r>
          </w:p>
        </w:tc>
        <w:tc>
          <w:tcPr>
            <w:tcW w:w="415" w:type="pct"/>
            <w:tcBorders>
              <w:top w:val="single" w:sz="8" w:space="0" w:color="auto"/>
              <w:left w:val="nil"/>
              <w:bottom w:val="single" w:sz="8" w:space="0" w:color="auto"/>
              <w:right w:val="single" w:sz="4" w:space="0" w:color="auto"/>
            </w:tcBorders>
            <w:shd w:val="clear" w:color="auto" w:fill="FFFFFF"/>
            <w:noWrap/>
            <w:vAlign w:val="center"/>
          </w:tcPr>
          <w:p w:rsidR="00354E62" w:rsidRPr="00A5746B" w:rsidRDefault="00354E62">
            <w:pPr>
              <w:jc w:val="center"/>
              <w:rPr>
                <w:sz w:val="22"/>
              </w:rPr>
            </w:pPr>
            <w:r w:rsidRPr="00A5746B">
              <w:rPr>
                <w:sz w:val="22"/>
              </w:rPr>
              <w:t>0,214</w:t>
            </w:r>
          </w:p>
        </w:tc>
        <w:tc>
          <w:tcPr>
            <w:tcW w:w="407" w:type="pct"/>
            <w:tcBorders>
              <w:top w:val="single" w:sz="8" w:space="0" w:color="auto"/>
              <w:left w:val="single" w:sz="4" w:space="0" w:color="auto"/>
              <w:bottom w:val="single" w:sz="8" w:space="0" w:color="auto"/>
              <w:right w:val="single" w:sz="8" w:space="0" w:color="auto"/>
            </w:tcBorders>
            <w:shd w:val="clear" w:color="auto" w:fill="FFFFFF"/>
            <w:vAlign w:val="center"/>
          </w:tcPr>
          <w:p w:rsidR="00354E62" w:rsidRPr="00A5746B" w:rsidRDefault="00354E62">
            <w:pPr>
              <w:jc w:val="center"/>
              <w:rPr>
                <w:sz w:val="22"/>
              </w:rPr>
            </w:pPr>
            <w:r w:rsidRPr="00A5746B">
              <w:rPr>
                <w:sz w:val="22"/>
              </w:rPr>
              <w:t>0,214</w:t>
            </w:r>
          </w:p>
        </w:tc>
        <w:tc>
          <w:tcPr>
            <w:tcW w:w="407" w:type="pct"/>
            <w:tcBorders>
              <w:top w:val="single" w:sz="8" w:space="0" w:color="auto"/>
              <w:left w:val="nil"/>
              <w:bottom w:val="single" w:sz="8" w:space="0" w:color="auto"/>
              <w:right w:val="single" w:sz="4" w:space="0" w:color="auto"/>
            </w:tcBorders>
            <w:shd w:val="clear" w:color="auto" w:fill="FFFFFF"/>
            <w:vAlign w:val="center"/>
          </w:tcPr>
          <w:p w:rsidR="00354E62" w:rsidRPr="00A5746B" w:rsidRDefault="00354E62">
            <w:pPr>
              <w:jc w:val="center"/>
              <w:rPr>
                <w:sz w:val="22"/>
              </w:rPr>
            </w:pPr>
            <w:r w:rsidRPr="00A5746B">
              <w:rPr>
                <w:sz w:val="22"/>
              </w:rPr>
              <w:t>0,214</w:t>
            </w:r>
          </w:p>
        </w:tc>
        <w:tc>
          <w:tcPr>
            <w:tcW w:w="438" w:type="pct"/>
            <w:tcBorders>
              <w:top w:val="single" w:sz="8" w:space="0" w:color="auto"/>
              <w:left w:val="single" w:sz="4" w:space="0" w:color="auto"/>
              <w:bottom w:val="single" w:sz="8" w:space="0" w:color="auto"/>
              <w:right w:val="single" w:sz="8" w:space="0" w:color="auto"/>
            </w:tcBorders>
            <w:shd w:val="clear" w:color="auto" w:fill="FFFFFF"/>
            <w:vAlign w:val="center"/>
          </w:tcPr>
          <w:p w:rsidR="00354E62" w:rsidRPr="00A5746B" w:rsidRDefault="00354E62">
            <w:pPr>
              <w:jc w:val="center"/>
              <w:rPr>
                <w:sz w:val="22"/>
              </w:rPr>
            </w:pPr>
            <w:r w:rsidRPr="00A5746B">
              <w:rPr>
                <w:sz w:val="22"/>
              </w:rPr>
              <w:t>0,214</w:t>
            </w:r>
          </w:p>
        </w:tc>
        <w:tc>
          <w:tcPr>
            <w:tcW w:w="430" w:type="pct"/>
            <w:tcBorders>
              <w:top w:val="single" w:sz="8" w:space="0" w:color="auto"/>
              <w:left w:val="single" w:sz="4" w:space="0" w:color="auto"/>
              <w:bottom w:val="single" w:sz="8" w:space="0" w:color="auto"/>
              <w:right w:val="single" w:sz="8" w:space="0" w:color="auto"/>
            </w:tcBorders>
            <w:shd w:val="clear" w:color="auto" w:fill="FFFFFF"/>
            <w:vAlign w:val="center"/>
          </w:tcPr>
          <w:p w:rsidR="00354E62" w:rsidRPr="00A5746B" w:rsidRDefault="00354E62">
            <w:pPr>
              <w:jc w:val="center"/>
              <w:rPr>
                <w:sz w:val="22"/>
              </w:rPr>
            </w:pPr>
            <w:r w:rsidRPr="00A5746B">
              <w:rPr>
                <w:sz w:val="22"/>
              </w:rPr>
              <w:t>0,214</w:t>
            </w:r>
          </w:p>
        </w:tc>
      </w:tr>
      <w:tr w:rsidR="00354E62" w:rsidRPr="00A5746B" w:rsidTr="00C52F24">
        <w:trPr>
          <w:cantSplit/>
        </w:trPr>
        <w:tc>
          <w:tcPr>
            <w:tcW w:w="250" w:type="pct"/>
            <w:shd w:val="clear" w:color="auto" w:fill="FFFFFF"/>
            <w:vAlign w:val="center"/>
          </w:tcPr>
          <w:p w:rsidR="00354E62" w:rsidRPr="00A5746B" w:rsidRDefault="00354E62" w:rsidP="00E1104F">
            <w:pPr>
              <w:pStyle w:val="ab"/>
              <w:jc w:val="center"/>
              <w:rPr>
                <w:sz w:val="22"/>
                <w:szCs w:val="22"/>
              </w:rPr>
            </w:pPr>
            <w:r w:rsidRPr="00A5746B">
              <w:rPr>
                <w:sz w:val="22"/>
                <w:szCs w:val="22"/>
              </w:rPr>
              <w:t>8</w:t>
            </w:r>
          </w:p>
        </w:tc>
        <w:tc>
          <w:tcPr>
            <w:tcW w:w="1475" w:type="pct"/>
            <w:tcBorders>
              <w:top w:val="single" w:sz="4" w:space="0" w:color="auto"/>
              <w:left w:val="single" w:sz="4" w:space="0" w:color="auto"/>
              <w:bottom w:val="single" w:sz="4" w:space="0" w:color="auto"/>
              <w:right w:val="single" w:sz="4" w:space="0" w:color="auto"/>
            </w:tcBorders>
            <w:shd w:val="clear" w:color="auto" w:fill="auto"/>
            <w:vAlign w:val="center"/>
          </w:tcPr>
          <w:p w:rsidR="00354E62" w:rsidRPr="00A5746B" w:rsidRDefault="00354E62">
            <w:pPr>
              <w:rPr>
                <w:sz w:val="22"/>
              </w:rPr>
            </w:pPr>
            <w:r w:rsidRPr="00A5746B">
              <w:rPr>
                <w:sz w:val="22"/>
              </w:rPr>
              <w:t>Котельная (д.Бачумово, ул. Школьная, 17а)</w:t>
            </w:r>
          </w:p>
        </w:tc>
        <w:tc>
          <w:tcPr>
            <w:tcW w:w="387" w:type="pct"/>
            <w:shd w:val="clear" w:color="auto" w:fill="FFFFFF"/>
            <w:vAlign w:val="center"/>
          </w:tcPr>
          <w:p w:rsidR="00354E62" w:rsidRPr="00A5746B" w:rsidRDefault="00354E62">
            <w:pPr>
              <w:jc w:val="center"/>
              <w:rPr>
                <w:sz w:val="22"/>
              </w:rPr>
            </w:pPr>
            <w:r w:rsidRPr="00A5746B">
              <w:rPr>
                <w:sz w:val="22"/>
              </w:rPr>
              <w:t>0,289</w:t>
            </w:r>
          </w:p>
        </w:tc>
        <w:tc>
          <w:tcPr>
            <w:tcW w:w="377" w:type="pct"/>
            <w:shd w:val="clear" w:color="auto" w:fill="FFFFFF"/>
            <w:vAlign w:val="center"/>
          </w:tcPr>
          <w:p w:rsidR="00354E62" w:rsidRPr="00A5746B" w:rsidRDefault="00354E62">
            <w:pPr>
              <w:jc w:val="center"/>
              <w:rPr>
                <w:sz w:val="22"/>
              </w:rPr>
            </w:pPr>
            <w:r w:rsidRPr="00A5746B">
              <w:rPr>
                <w:sz w:val="22"/>
              </w:rPr>
              <w:t>0,289</w:t>
            </w:r>
          </w:p>
        </w:tc>
        <w:tc>
          <w:tcPr>
            <w:tcW w:w="414" w:type="pct"/>
            <w:shd w:val="clear" w:color="auto" w:fill="FFFFFF"/>
            <w:vAlign w:val="center"/>
          </w:tcPr>
          <w:p w:rsidR="00354E62" w:rsidRPr="00A5746B" w:rsidRDefault="00354E62">
            <w:pPr>
              <w:jc w:val="center"/>
              <w:rPr>
                <w:sz w:val="22"/>
              </w:rPr>
            </w:pPr>
            <w:r w:rsidRPr="00A5746B">
              <w:rPr>
                <w:sz w:val="22"/>
              </w:rPr>
              <w:t>0,289</w:t>
            </w:r>
          </w:p>
        </w:tc>
        <w:tc>
          <w:tcPr>
            <w:tcW w:w="415" w:type="pct"/>
            <w:tcBorders>
              <w:top w:val="single" w:sz="8" w:space="0" w:color="auto"/>
              <w:left w:val="nil"/>
              <w:bottom w:val="single" w:sz="8" w:space="0" w:color="auto"/>
              <w:right w:val="single" w:sz="4" w:space="0" w:color="auto"/>
            </w:tcBorders>
            <w:shd w:val="clear" w:color="auto" w:fill="FFFFFF"/>
            <w:noWrap/>
            <w:vAlign w:val="center"/>
          </w:tcPr>
          <w:p w:rsidR="00354E62" w:rsidRPr="00A5746B" w:rsidRDefault="00354E62">
            <w:pPr>
              <w:jc w:val="center"/>
              <w:rPr>
                <w:sz w:val="22"/>
              </w:rPr>
            </w:pPr>
            <w:r w:rsidRPr="00A5746B">
              <w:rPr>
                <w:sz w:val="22"/>
              </w:rPr>
              <w:t>0,289</w:t>
            </w:r>
          </w:p>
        </w:tc>
        <w:tc>
          <w:tcPr>
            <w:tcW w:w="407" w:type="pct"/>
            <w:tcBorders>
              <w:top w:val="single" w:sz="8" w:space="0" w:color="auto"/>
              <w:left w:val="single" w:sz="4" w:space="0" w:color="auto"/>
              <w:bottom w:val="single" w:sz="8" w:space="0" w:color="auto"/>
              <w:right w:val="single" w:sz="8" w:space="0" w:color="auto"/>
            </w:tcBorders>
            <w:shd w:val="clear" w:color="auto" w:fill="FFFFFF"/>
            <w:vAlign w:val="center"/>
          </w:tcPr>
          <w:p w:rsidR="00354E62" w:rsidRPr="00A5746B" w:rsidRDefault="00354E62">
            <w:pPr>
              <w:jc w:val="center"/>
              <w:rPr>
                <w:sz w:val="22"/>
              </w:rPr>
            </w:pPr>
            <w:r w:rsidRPr="00A5746B">
              <w:rPr>
                <w:sz w:val="22"/>
              </w:rPr>
              <w:t>0,289</w:t>
            </w:r>
          </w:p>
        </w:tc>
        <w:tc>
          <w:tcPr>
            <w:tcW w:w="407" w:type="pct"/>
            <w:tcBorders>
              <w:top w:val="single" w:sz="8" w:space="0" w:color="auto"/>
              <w:left w:val="nil"/>
              <w:bottom w:val="single" w:sz="8" w:space="0" w:color="auto"/>
              <w:right w:val="single" w:sz="4" w:space="0" w:color="auto"/>
            </w:tcBorders>
            <w:shd w:val="clear" w:color="auto" w:fill="FFFFFF"/>
            <w:vAlign w:val="center"/>
          </w:tcPr>
          <w:p w:rsidR="00354E62" w:rsidRPr="00A5746B" w:rsidRDefault="00354E62">
            <w:pPr>
              <w:jc w:val="center"/>
              <w:rPr>
                <w:sz w:val="22"/>
              </w:rPr>
            </w:pPr>
            <w:r w:rsidRPr="00A5746B">
              <w:rPr>
                <w:sz w:val="22"/>
              </w:rPr>
              <w:t>0,289</w:t>
            </w:r>
          </w:p>
        </w:tc>
        <w:tc>
          <w:tcPr>
            <w:tcW w:w="438" w:type="pct"/>
            <w:tcBorders>
              <w:top w:val="single" w:sz="8" w:space="0" w:color="auto"/>
              <w:left w:val="single" w:sz="4" w:space="0" w:color="auto"/>
              <w:bottom w:val="single" w:sz="8" w:space="0" w:color="auto"/>
              <w:right w:val="single" w:sz="8" w:space="0" w:color="auto"/>
            </w:tcBorders>
            <w:shd w:val="clear" w:color="auto" w:fill="FFFFFF"/>
            <w:vAlign w:val="center"/>
          </w:tcPr>
          <w:p w:rsidR="00354E62" w:rsidRPr="00A5746B" w:rsidRDefault="00354E62">
            <w:pPr>
              <w:jc w:val="center"/>
              <w:rPr>
                <w:sz w:val="22"/>
              </w:rPr>
            </w:pPr>
            <w:r w:rsidRPr="00A5746B">
              <w:rPr>
                <w:sz w:val="22"/>
              </w:rPr>
              <w:t>0,358</w:t>
            </w:r>
          </w:p>
        </w:tc>
        <w:tc>
          <w:tcPr>
            <w:tcW w:w="430" w:type="pct"/>
            <w:tcBorders>
              <w:top w:val="single" w:sz="8" w:space="0" w:color="auto"/>
              <w:left w:val="single" w:sz="4" w:space="0" w:color="auto"/>
              <w:bottom w:val="single" w:sz="8" w:space="0" w:color="auto"/>
              <w:right w:val="single" w:sz="8" w:space="0" w:color="auto"/>
            </w:tcBorders>
            <w:shd w:val="clear" w:color="auto" w:fill="FFFFFF"/>
            <w:vAlign w:val="center"/>
          </w:tcPr>
          <w:p w:rsidR="00354E62" w:rsidRPr="00A5746B" w:rsidRDefault="00354E62">
            <w:pPr>
              <w:jc w:val="center"/>
              <w:rPr>
                <w:sz w:val="22"/>
              </w:rPr>
            </w:pPr>
            <w:r w:rsidRPr="00A5746B">
              <w:rPr>
                <w:sz w:val="22"/>
              </w:rPr>
              <w:t>0,358</w:t>
            </w:r>
          </w:p>
        </w:tc>
      </w:tr>
      <w:tr w:rsidR="00354E62" w:rsidRPr="00A5746B" w:rsidTr="00C52F24">
        <w:trPr>
          <w:cantSplit/>
        </w:trPr>
        <w:tc>
          <w:tcPr>
            <w:tcW w:w="250" w:type="pct"/>
            <w:shd w:val="clear" w:color="auto" w:fill="FFFFFF"/>
            <w:vAlign w:val="center"/>
          </w:tcPr>
          <w:p w:rsidR="00354E62" w:rsidRPr="00A5746B" w:rsidRDefault="00354E62" w:rsidP="00E1104F">
            <w:pPr>
              <w:pStyle w:val="ab"/>
              <w:jc w:val="center"/>
              <w:rPr>
                <w:sz w:val="22"/>
                <w:szCs w:val="22"/>
              </w:rPr>
            </w:pPr>
            <w:r w:rsidRPr="00A5746B">
              <w:rPr>
                <w:sz w:val="22"/>
                <w:szCs w:val="22"/>
              </w:rPr>
              <w:t>9</w:t>
            </w:r>
          </w:p>
        </w:tc>
        <w:tc>
          <w:tcPr>
            <w:tcW w:w="1475" w:type="pct"/>
            <w:tcBorders>
              <w:top w:val="single" w:sz="4" w:space="0" w:color="auto"/>
              <w:left w:val="single" w:sz="4" w:space="0" w:color="auto"/>
              <w:bottom w:val="single" w:sz="4" w:space="0" w:color="auto"/>
              <w:right w:val="single" w:sz="4" w:space="0" w:color="auto"/>
            </w:tcBorders>
            <w:shd w:val="clear" w:color="auto" w:fill="auto"/>
            <w:vAlign w:val="center"/>
          </w:tcPr>
          <w:p w:rsidR="00354E62" w:rsidRPr="00A5746B" w:rsidRDefault="00354E62">
            <w:pPr>
              <w:rPr>
                <w:sz w:val="22"/>
              </w:rPr>
            </w:pPr>
            <w:r w:rsidRPr="00A5746B">
              <w:rPr>
                <w:sz w:val="22"/>
              </w:rPr>
              <w:t>Котельная (д. Ворца, ул. Чапаевская, 66)</w:t>
            </w:r>
          </w:p>
        </w:tc>
        <w:tc>
          <w:tcPr>
            <w:tcW w:w="387" w:type="pct"/>
            <w:shd w:val="clear" w:color="auto" w:fill="FFFFFF"/>
            <w:vAlign w:val="center"/>
          </w:tcPr>
          <w:p w:rsidR="00354E62" w:rsidRPr="00A5746B" w:rsidRDefault="00354E62">
            <w:pPr>
              <w:jc w:val="center"/>
              <w:rPr>
                <w:sz w:val="22"/>
              </w:rPr>
            </w:pPr>
            <w:r w:rsidRPr="00A5746B">
              <w:rPr>
                <w:sz w:val="22"/>
              </w:rPr>
              <w:t>0,306</w:t>
            </w:r>
          </w:p>
        </w:tc>
        <w:tc>
          <w:tcPr>
            <w:tcW w:w="377" w:type="pct"/>
            <w:shd w:val="clear" w:color="auto" w:fill="FFFFFF"/>
            <w:vAlign w:val="center"/>
          </w:tcPr>
          <w:p w:rsidR="00354E62" w:rsidRPr="00A5746B" w:rsidRDefault="00354E62">
            <w:pPr>
              <w:jc w:val="center"/>
              <w:rPr>
                <w:sz w:val="22"/>
              </w:rPr>
            </w:pPr>
            <w:r w:rsidRPr="00A5746B">
              <w:rPr>
                <w:sz w:val="22"/>
              </w:rPr>
              <w:t>0,306</w:t>
            </w:r>
          </w:p>
        </w:tc>
        <w:tc>
          <w:tcPr>
            <w:tcW w:w="414" w:type="pct"/>
            <w:shd w:val="clear" w:color="auto" w:fill="FFFFFF"/>
            <w:vAlign w:val="center"/>
          </w:tcPr>
          <w:p w:rsidR="00354E62" w:rsidRPr="00A5746B" w:rsidRDefault="00354E62">
            <w:pPr>
              <w:jc w:val="center"/>
              <w:rPr>
                <w:sz w:val="22"/>
              </w:rPr>
            </w:pPr>
            <w:r w:rsidRPr="00A5746B">
              <w:rPr>
                <w:sz w:val="22"/>
              </w:rPr>
              <w:t>0,306</w:t>
            </w:r>
          </w:p>
        </w:tc>
        <w:tc>
          <w:tcPr>
            <w:tcW w:w="415" w:type="pct"/>
            <w:tcBorders>
              <w:top w:val="single" w:sz="8" w:space="0" w:color="auto"/>
              <w:left w:val="nil"/>
              <w:bottom w:val="single" w:sz="8" w:space="0" w:color="auto"/>
              <w:right w:val="single" w:sz="4" w:space="0" w:color="auto"/>
            </w:tcBorders>
            <w:shd w:val="clear" w:color="auto" w:fill="FFFFFF"/>
            <w:noWrap/>
            <w:vAlign w:val="center"/>
          </w:tcPr>
          <w:p w:rsidR="00354E62" w:rsidRPr="00A5746B" w:rsidRDefault="00354E62">
            <w:pPr>
              <w:jc w:val="center"/>
              <w:rPr>
                <w:sz w:val="22"/>
              </w:rPr>
            </w:pPr>
            <w:r w:rsidRPr="00A5746B">
              <w:rPr>
                <w:sz w:val="22"/>
              </w:rPr>
              <w:t>0,306</w:t>
            </w:r>
          </w:p>
        </w:tc>
        <w:tc>
          <w:tcPr>
            <w:tcW w:w="407" w:type="pct"/>
            <w:tcBorders>
              <w:top w:val="single" w:sz="8" w:space="0" w:color="auto"/>
              <w:left w:val="single" w:sz="4" w:space="0" w:color="auto"/>
              <w:bottom w:val="single" w:sz="8" w:space="0" w:color="auto"/>
              <w:right w:val="single" w:sz="8" w:space="0" w:color="auto"/>
            </w:tcBorders>
            <w:shd w:val="clear" w:color="auto" w:fill="FFFFFF"/>
            <w:vAlign w:val="center"/>
          </w:tcPr>
          <w:p w:rsidR="00354E62" w:rsidRPr="00A5746B" w:rsidRDefault="00354E62">
            <w:pPr>
              <w:jc w:val="center"/>
              <w:rPr>
                <w:sz w:val="22"/>
              </w:rPr>
            </w:pPr>
            <w:r w:rsidRPr="00A5746B">
              <w:rPr>
                <w:sz w:val="22"/>
              </w:rPr>
              <w:t>0,306</w:t>
            </w:r>
          </w:p>
        </w:tc>
        <w:tc>
          <w:tcPr>
            <w:tcW w:w="407" w:type="pct"/>
            <w:tcBorders>
              <w:top w:val="single" w:sz="8" w:space="0" w:color="auto"/>
              <w:left w:val="nil"/>
              <w:bottom w:val="single" w:sz="8" w:space="0" w:color="auto"/>
              <w:right w:val="single" w:sz="4" w:space="0" w:color="auto"/>
            </w:tcBorders>
            <w:shd w:val="clear" w:color="auto" w:fill="FFFFFF"/>
            <w:vAlign w:val="center"/>
          </w:tcPr>
          <w:p w:rsidR="00354E62" w:rsidRPr="00A5746B" w:rsidRDefault="00354E62">
            <w:pPr>
              <w:jc w:val="center"/>
              <w:rPr>
                <w:sz w:val="22"/>
              </w:rPr>
            </w:pPr>
            <w:r w:rsidRPr="00A5746B">
              <w:rPr>
                <w:sz w:val="22"/>
              </w:rPr>
              <w:t>0,306</w:t>
            </w:r>
          </w:p>
        </w:tc>
        <w:tc>
          <w:tcPr>
            <w:tcW w:w="438" w:type="pct"/>
            <w:tcBorders>
              <w:top w:val="single" w:sz="8" w:space="0" w:color="auto"/>
              <w:left w:val="single" w:sz="4" w:space="0" w:color="auto"/>
              <w:bottom w:val="single" w:sz="8" w:space="0" w:color="auto"/>
              <w:right w:val="single" w:sz="8" w:space="0" w:color="auto"/>
            </w:tcBorders>
            <w:shd w:val="clear" w:color="auto" w:fill="FFFFFF"/>
            <w:vAlign w:val="center"/>
          </w:tcPr>
          <w:p w:rsidR="00354E62" w:rsidRPr="00A5746B" w:rsidRDefault="00354E62">
            <w:pPr>
              <w:jc w:val="center"/>
              <w:rPr>
                <w:sz w:val="22"/>
              </w:rPr>
            </w:pPr>
            <w:r w:rsidRPr="00A5746B">
              <w:rPr>
                <w:sz w:val="22"/>
              </w:rPr>
              <w:t>0,306</w:t>
            </w:r>
          </w:p>
        </w:tc>
        <w:tc>
          <w:tcPr>
            <w:tcW w:w="430" w:type="pct"/>
            <w:tcBorders>
              <w:top w:val="single" w:sz="8" w:space="0" w:color="auto"/>
              <w:left w:val="single" w:sz="4" w:space="0" w:color="auto"/>
              <w:bottom w:val="single" w:sz="8" w:space="0" w:color="auto"/>
              <w:right w:val="single" w:sz="8" w:space="0" w:color="auto"/>
            </w:tcBorders>
            <w:shd w:val="clear" w:color="auto" w:fill="FFFFFF"/>
            <w:vAlign w:val="center"/>
          </w:tcPr>
          <w:p w:rsidR="00354E62" w:rsidRPr="00A5746B" w:rsidRDefault="00354E62">
            <w:pPr>
              <w:jc w:val="center"/>
              <w:rPr>
                <w:sz w:val="22"/>
              </w:rPr>
            </w:pPr>
            <w:r w:rsidRPr="00A5746B">
              <w:rPr>
                <w:sz w:val="22"/>
              </w:rPr>
              <w:t>0,306</w:t>
            </w:r>
          </w:p>
        </w:tc>
      </w:tr>
      <w:tr w:rsidR="00354E62" w:rsidRPr="00A5746B" w:rsidTr="00C52F24">
        <w:trPr>
          <w:cantSplit/>
        </w:trPr>
        <w:tc>
          <w:tcPr>
            <w:tcW w:w="250" w:type="pct"/>
            <w:shd w:val="clear" w:color="auto" w:fill="FFFFFF"/>
            <w:vAlign w:val="center"/>
          </w:tcPr>
          <w:p w:rsidR="00354E62" w:rsidRPr="00A5746B" w:rsidRDefault="00354E62" w:rsidP="00E1104F">
            <w:pPr>
              <w:pStyle w:val="ab"/>
              <w:jc w:val="center"/>
              <w:rPr>
                <w:sz w:val="22"/>
                <w:szCs w:val="22"/>
              </w:rPr>
            </w:pPr>
            <w:r w:rsidRPr="00A5746B">
              <w:rPr>
                <w:sz w:val="22"/>
                <w:szCs w:val="22"/>
              </w:rPr>
              <w:t>10</w:t>
            </w:r>
          </w:p>
        </w:tc>
        <w:tc>
          <w:tcPr>
            <w:tcW w:w="1475" w:type="pct"/>
            <w:tcBorders>
              <w:top w:val="single" w:sz="4" w:space="0" w:color="auto"/>
              <w:left w:val="single" w:sz="4" w:space="0" w:color="auto"/>
              <w:bottom w:val="single" w:sz="4" w:space="0" w:color="auto"/>
              <w:right w:val="single" w:sz="4" w:space="0" w:color="auto"/>
            </w:tcBorders>
            <w:shd w:val="clear" w:color="auto" w:fill="auto"/>
            <w:vAlign w:val="center"/>
          </w:tcPr>
          <w:p w:rsidR="00354E62" w:rsidRPr="00A5746B" w:rsidRDefault="00354E62">
            <w:pPr>
              <w:rPr>
                <w:sz w:val="22"/>
              </w:rPr>
            </w:pPr>
            <w:r w:rsidRPr="00A5746B">
              <w:rPr>
                <w:sz w:val="22"/>
              </w:rPr>
              <w:t>Котельная (с.Укан, ул. Советская, 15б)</w:t>
            </w:r>
          </w:p>
        </w:tc>
        <w:tc>
          <w:tcPr>
            <w:tcW w:w="387" w:type="pct"/>
            <w:shd w:val="clear" w:color="auto" w:fill="FFFFFF"/>
            <w:vAlign w:val="center"/>
          </w:tcPr>
          <w:p w:rsidR="00354E62" w:rsidRPr="00A5746B" w:rsidRDefault="00354E62">
            <w:pPr>
              <w:jc w:val="center"/>
              <w:rPr>
                <w:sz w:val="22"/>
              </w:rPr>
            </w:pPr>
            <w:r w:rsidRPr="00A5746B">
              <w:rPr>
                <w:sz w:val="22"/>
              </w:rPr>
              <w:t>0,305</w:t>
            </w:r>
          </w:p>
        </w:tc>
        <w:tc>
          <w:tcPr>
            <w:tcW w:w="377" w:type="pct"/>
            <w:shd w:val="clear" w:color="auto" w:fill="FFFFFF"/>
            <w:vAlign w:val="center"/>
          </w:tcPr>
          <w:p w:rsidR="00354E62" w:rsidRPr="00A5746B" w:rsidRDefault="00354E62">
            <w:pPr>
              <w:jc w:val="center"/>
              <w:rPr>
                <w:sz w:val="22"/>
              </w:rPr>
            </w:pPr>
            <w:r w:rsidRPr="00A5746B">
              <w:rPr>
                <w:sz w:val="22"/>
              </w:rPr>
              <w:t>0,305</w:t>
            </w:r>
          </w:p>
        </w:tc>
        <w:tc>
          <w:tcPr>
            <w:tcW w:w="414" w:type="pct"/>
            <w:shd w:val="clear" w:color="auto" w:fill="FFFFFF"/>
            <w:vAlign w:val="center"/>
          </w:tcPr>
          <w:p w:rsidR="00354E62" w:rsidRPr="00A5746B" w:rsidRDefault="00354E62">
            <w:pPr>
              <w:jc w:val="center"/>
              <w:rPr>
                <w:sz w:val="22"/>
              </w:rPr>
            </w:pPr>
            <w:r w:rsidRPr="00A5746B">
              <w:rPr>
                <w:sz w:val="22"/>
              </w:rPr>
              <w:t>0,305</w:t>
            </w:r>
          </w:p>
        </w:tc>
        <w:tc>
          <w:tcPr>
            <w:tcW w:w="415" w:type="pct"/>
            <w:tcBorders>
              <w:top w:val="single" w:sz="8" w:space="0" w:color="auto"/>
              <w:left w:val="nil"/>
              <w:bottom w:val="single" w:sz="8" w:space="0" w:color="auto"/>
              <w:right w:val="single" w:sz="4" w:space="0" w:color="auto"/>
            </w:tcBorders>
            <w:shd w:val="clear" w:color="auto" w:fill="FFFFFF"/>
            <w:noWrap/>
            <w:vAlign w:val="center"/>
          </w:tcPr>
          <w:p w:rsidR="00354E62" w:rsidRPr="00A5746B" w:rsidRDefault="00354E62">
            <w:pPr>
              <w:jc w:val="center"/>
              <w:rPr>
                <w:sz w:val="22"/>
              </w:rPr>
            </w:pPr>
            <w:r w:rsidRPr="00A5746B">
              <w:rPr>
                <w:sz w:val="22"/>
              </w:rPr>
              <w:t>0,305</w:t>
            </w:r>
          </w:p>
        </w:tc>
        <w:tc>
          <w:tcPr>
            <w:tcW w:w="407" w:type="pct"/>
            <w:tcBorders>
              <w:top w:val="single" w:sz="8" w:space="0" w:color="auto"/>
              <w:left w:val="single" w:sz="4" w:space="0" w:color="auto"/>
              <w:bottom w:val="single" w:sz="8" w:space="0" w:color="auto"/>
              <w:right w:val="single" w:sz="8" w:space="0" w:color="auto"/>
            </w:tcBorders>
            <w:shd w:val="clear" w:color="auto" w:fill="FFFFFF"/>
            <w:vAlign w:val="center"/>
          </w:tcPr>
          <w:p w:rsidR="00354E62" w:rsidRPr="00A5746B" w:rsidRDefault="00354E62">
            <w:pPr>
              <w:jc w:val="center"/>
              <w:rPr>
                <w:sz w:val="22"/>
              </w:rPr>
            </w:pPr>
            <w:r w:rsidRPr="00A5746B">
              <w:rPr>
                <w:sz w:val="22"/>
              </w:rPr>
              <w:t>0,305</w:t>
            </w:r>
          </w:p>
        </w:tc>
        <w:tc>
          <w:tcPr>
            <w:tcW w:w="407" w:type="pct"/>
            <w:tcBorders>
              <w:top w:val="single" w:sz="8" w:space="0" w:color="auto"/>
              <w:left w:val="nil"/>
              <w:bottom w:val="single" w:sz="8" w:space="0" w:color="auto"/>
              <w:right w:val="single" w:sz="4" w:space="0" w:color="auto"/>
            </w:tcBorders>
            <w:shd w:val="clear" w:color="auto" w:fill="FFFFFF"/>
            <w:vAlign w:val="center"/>
          </w:tcPr>
          <w:p w:rsidR="00354E62" w:rsidRPr="00A5746B" w:rsidRDefault="00354E62">
            <w:pPr>
              <w:jc w:val="center"/>
              <w:rPr>
                <w:sz w:val="22"/>
              </w:rPr>
            </w:pPr>
            <w:r w:rsidRPr="00A5746B">
              <w:rPr>
                <w:sz w:val="22"/>
              </w:rPr>
              <w:t>0,305</w:t>
            </w:r>
          </w:p>
        </w:tc>
        <w:tc>
          <w:tcPr>
            <w:tcW w:w="438" w:type="pct"/>
            <w:tcBorders>
              <w:top w:val="single" w:sz="8" w:space="0" w:color="auto"/>
              <w:left w:val="single" w:sz="4" w:space="0" w:color="auto"/>
              <w:bottom w:val="single" w:sz="8" w:space="0" w:color="auto"/>
              <w:right w:val="single" w:sz="8" w:space="0" w:color="auto"/>
            </w:tcBorders>
            <w:shd w:val="clear" w:color="auto" w:fill="FFFFFF"/>
            <w:vAlign w:val="center"/>
          </w:tcPr>
          <w:p w:rsidR="00354E62" w:rsidRPr="00A5746B" w:rsidRDefault="00354E62">
            <w:pPr>
              <w:jc w:val="center"/>
              <w:rPr>
                <w:sz w:val="22"/>
              </w:rPr>
            </w:pPr>
            <w:r w:rsidRPr="00A5746B">
              <w:rPr>
                <w:sz w:val="22"/>
              </w:rPr>
              <w:t>0,305</w:t>
            </w:r>
          </w:p>
        </w:tc>
        <w:tc>
          <w:tcPr>
            <w:tcW w:w="430" w:type="pct"/>
            <w:tcBorders>
              <w:top w:val="single" w:sz="8" w:space="0" w:color="auto"/>
              <w:left w:val="single" w:sz="4" w:space="0" w:color="auto"/>
              <w:bottom w:val="single" w:sz="8" w:space="0" w:color="auto"/>
              <w:right w:val="single" w:sz="8" w:space="0" w:color="auto"/>
            </w:tcBorders>
            <w:shd w:val="clear" w:color="auto" w:fill="FFFFFF"/>
            <w:vAlign w:val="center"/>
          </w:tcPr>
          <w:p w:rsidR="00354E62" w:rsidRPr="00A5746B" w:rsidRDefault="00354E62">
            <w:pPr>
              <w:jc w:val="center"/>
              <w:rPr>
                <w:sz w:val="22"/>
              </w:rPr>
            </w:pPr>
            <w:r w:rsidRPr="00A5746B">
              <w:rPr>
                <w:sz w:val="22"/>
              </w:rPr>
              <w:t>0,305</w:t>
            </w:r>
          </w:p>
        </w:tc>
      </w:tr>
      <w:tr w:rsidR="00354E62" w:rsidRPr="00A5746B" w:rsidTr="00C52F24">
        <w:trPr>
          <w:cantSplit/>
        </w:trPr>
        <w:tc>
          <w:tcPr>
            <w:tcW w:w="250" w:type="pct"/>
            <w:shd w:val="clear" w:color="auto" w:fill="FFFFFF"/>
            <w:vAlign w:val="center"/>
          </w:tcPr>
          <w:p w:rsidR="00354E62" w:rsidRPr="00A5746B" w:rsidRDefault="00354E62" w:rsidP="00E1104F">
            <w:pPr>
              <w:pStyle w:val="ab"/>
              <w:jc w:val="center"/>
              <w:rPr>
                <w:sz w:val="22"/>
                <w:szCs w:val="22"/>
              </w:rPr>
            </w:pPr>
            <w:r w:rsidRPr="00A5746B">
              <w:rPr>
                <w:sz w:val="22"/>
                <w:szCs w:val="22"/>
              </w:rPr>
              <w:t>11</w:t>
            </w:r>
          </w:p>
        </w:tc>
        <w:tc>
          <w:tcPr>
            <w:tcW w:w="1475" w:type="pct"/>
            <w:tcBorders>
              <w:top w:val="single" w:sz="4" w:space="0" w:color="auto"/>
              <w:left w:val="single" w:sz="4" w:space="0" w:color="auto"/>
              <w:bottom w:val="single" w:sz="4" w:space="0" w:color="auto"/>
              <w:right w:val="single" w:sz="4" w:space="0" w:color="auto"/>
            </w:tcBorders>
            <w:shd w:val="clear" w:color="auto" w:fill="auto"/>
            <w:vAlign w:val="center"/>
          </w:tcPr>
          <w:p w:rsidR="00354E62" w:rsidRPr="00A5746B" w:rsidRDefault="00354E62">
            <w:pPr>
              <w:rPr>
                <w:sz w:val="22"/>
              </w:rPr>
            </w:pPr>
            <w:r w:rsidRPr="00A5746B">
              <w:rPr>
                <w:sz w:val="22"/>
              </w:rPr>
              <w:t>Котельная (п. Яр, ул. Ворошилова, 10ж)</w:t>
            </w:r>
          </w:p>
        </w:tc>
        <w:tc>
          <w:tcPr>
            <w:tcW w:w="387" w:type="pct"/>
            <w:shd w:val="clear" w:color="auto" w:fill="FFFFFF"/>
            <w:vAlign w:val="center"/>
          </w:tcPr>
          <w:p w:rsidR="00354E62" w:rsidRPr="00A5746B" w:rsidRDefault="00354E62">
            <w:pPr>
              <w:jc w:val="center"/>
              <w:rPr>
                <w:sz w:val="22"/>
              </w:rPr>
            </w:pPr>
            <w:r w:rsidRPr="00A5746B">
              <w:rPr>
                <w:sz w:val="22"/>
              </w:rPr>
              <w:t>1,172</w:t>
            </w:r>
          </w:p>
        </w:tc>
        <w:tc>
          <w:tcPr>
            <w:tcW w:w="377" w:type="pct"/>
            <w:shd w:val="clear" w:color="auto" w:fill="FFFFFF"/>
            <w:vAlign w:val="center"/>
          </w:tcPr>
          <w:p w:rsidR="00354E62" w:rsidRPr="00A5746B" w:rsidRDefault="00354E62">
            <w:pPr>
              <w:jc w:val="center"/>
              <w:rPr>
                <w:sz w:val="22"/>
              </w:rPr>
            </w:pPr>
            <w:r w:rsidRPr="00A5746B">
              <w:rPr>
                <w:sz w:val="22"/>
              </w:rPr>
              <w:t>1,172</w:t>
            </w:r>
          </w:p>
        </w:tc>
        <w:tc>
          <w:tcPr>
            <w:tcW w:w="414" w:type="pct"/>
            <w:shd w:val="clear" w:color="auto" w:fill="FFFFFF"/>
            <w:vAlign w:val="center"/>
          </w:tcPr>
          <w:p w:rsidR="00354E62" w:rsidRPr="00A5746B" w:rsidRDefault="00354E62">
            <w:pPr>
              <w:jc w:val="center"/>
              <w:rPr>
                <w:sz w:val="22"/>
              </w:rPr>
            </w:pPr>
            <w:r w:rsidRPr="00A5746B">
              <w:rPr>
                <w:sz w:val="22"/>
              </w:rPr>
              <w:t>1,172</w:t>
            </w:r>
          </w:p>
        </w:tc>
        <w:tc>
          <w:tcPr>
            <w:tcW w:w="415" w:type="pct"/>
            <w:tcBorders>
              <w:top w:val="single" w:sz="8" w:space="0" w:color="auto"/>
              <w:left w:val="nil"/>
              <w:bottom w:val="single" w:sz="8" w:space="0" w:color="auto"/>
              <w:right w:val="single" w:sz="4" w:space="0" w:color="auto"/>
            </w:tcBorders>
            <w:shd w:val="clear" w:color="auto" w:fill="FFFFFF"/>
            <w:noWrap/>
            <w:vAlign w:val="center"/>
          </w:tcPr>
          <w:p w:rsidR="00354E62" w:rsidRPr="00A5746B" w:rsidRDefault="00354E62">
            <w:pPr>
              <w:jc w:val="center"/>
              <w:rPr>
                <w:sz w:val="22"/>
              </w:rPr>
            </w:pPr>
            <w:r w:rsidRPr="00A5746B">
              <w:rPr>
                <w:sz w:val="22"/>
              </w:rPr>
              <w:t>1,172</w:t>
            </w:r>
          </w:p>
        </w:tc>
        <w:tc>
          <w:tcPr>
            <w:tcW w:w="407" w:type="pct"/>
            <w:tcBorders>
              <w:top w:val="single" w:sz="8" w:space="0" w:color="auto"/>
              <w:left w:val="single" w:sz="4" w:space="0" w:color="auto"/>
              <w:bottom w:val="single" w:sz="8" w:space="0" w:color="auto"/>
              <w:right w:val="single" w:sz="8" w:space="0" w:color="auto"/>
            </w:tcBorders>
            <w:shd w:val="clear" w:color="auto" w:fill="FFFFFF"/>
            <w:vAlign w:val="center"/>
          </w:tcPr>
          <w:p w:rsidR="00354E62" w:rsidRPr="00A5746B" w:rsidRDefault="00354E62">
            <w:pPr>
              <w:jc w:val="center"/>
              <w:rPr>
                <w:sz w:val="22"/>
              </w:rPr>
            </w:pPr>
            <w:r w:rsidRPr="00A5746B">
              <w:rPr>
                <w:sz w:val="22"/>
              </w:rPr>
              <w:t>1,172</w:t>
            </w:r>
          </w:p>
        </w:tc>
        <w:tc>
          <w:tcPr>
            <w:tcW w:w="407" w:type="pct"/>
            <w:tcBorders>
              <w:top w:val="single" w:sz="8" w:space="0" w:color="auto"/>
              <w:left w:val="nil"/>
              <w:bottom w:val="single" w:sz="8" w:space="0" w:color="auto"/>
              <w:right w:val="single" w:sz="4" w:space="0" w:color="auto"/>
            </w:tcBorders>
            <w:shd w:val="clear" w:color="auto" w:fill="FFFFFF"/>
            <w:vAlign w:val="center"/>
          </w:tcPr>
          <w:p w:rsidR="00354E62" w:rsidRPr="00A5746B" w:rsidRDefault="00354E62">
            <w:pPr>
              <w:jc w:val="center"/>
              <w:rPr>
                <w:sz w:val="22"/>
              </w:rPr>
            </w:pPr>
            <w:r w:rsidRPr="00A5746B">
              <w:rPr>
                <w:sz w:val="22"/>
              </w:rPr>
              <w:t>1,172</w:t>
            </w:r>
          </w:p>
        </w:tc>
        <w:tc>
          <w:tcPr>
            <w:tcW w:w="438" w:type="pct"/>
            <w:tcBorders>
              <w:top w:val="single" w:sz="8" w:space="0" w:color="auto"/>
              <w:left w:val="single" w:sz="4" w:space="0" w:color="auto"/>
              <w:bottom w:val="single" w:sz="8" w:space="0" w:color="auto"/>
              <w:right w:val="single" w:sz="8" w:space="0" w:color="auto"/>
            </w:tcBorders>
            <w:shd w:val="clear" w:color="auto" w:fill="FFFFFF"/>
            <w:vAlign w:val="center"/>
          </w:tcPr>
          <w:p w:rsidR="00354E62" w:rsidRPr="00A5746B" w:rsidRDefault="00354E62">
            <w:pPr>
              <w:jc w:val="center"/>
              <w:rPr>
                <w:sz w:val="22"/>
              </w:rPr>
            </w:pPr>
            <w:r w:rsidRPr="00A5746B">
              <w:rPr>
                <w:sz w:val="22"/>
              </w:rPr>
              <w:t>1,172</w:t>
            </w:r>
          </w:p>
        </w:tc>
        <w:tc>
          <w:tcPr>
            <w:tcW w:w="430" w:type="pct"/>
            <w:tcBorders>
              <w:top w:val="single" w:sz="8" w:space="0" w:color="auto"/>
              <w:left w:val="single" w:sz="4" w:space="0" w:color="auto"/>
              <w:bottom w:val="single" w:sz="8" w:space="0" w:color="auto"/>
              <w:right w:val="single" w:sz="8" w:space="0" w:color="auto"/>
            </w:tcBorders>
            <w:shd w:val="clear" w:color="auto" w:fill="FFFFFF"/>
            <w:vAlign w:val="center"/>
          </w:tcPr>
          <w:p w:rsidR="00354E62" w:rsidRPr="00A5746B" w:rsidRDefault="00354E62">
            <w:pPr>
              <w:jc w:val="center"/>
              <w:rPr>
                <w:sz w:val="22"/>
              </w:rPr>
            </w:pPr>
            <w:r w:rsidRPr="00A5746B">
              <w:rPr>
                <w:sz w:val="22"/>
              </w:rPr>
              <w:t>1,172</w:t>
            </w:r>
          </w:p>
        </w:tc>
      </w:tr>
      <w:tr w:rsidR="00354E62" w:rsidRPr="00A5746B" w:rsidTr="00C52F24">
        <w:trPr>
          <w:cantSplit/>
        </w:trPr>
        <w:tc>
          <w:tcPr>
            <w:tcW w:w="250" w:type="pct"/>
            <w:shd w:val="clear" w:color="auto" w:fill="FFFFFF"/>
            <w:vAlign w:val="center"/>
          </w:tcPr>
          <w:p w:rsidR="00354E62" w:rsidRPr="00A5746B" w:rsidRDefault="00354E62" w:rsidP="00E1104F">
            <w:pPr>
              <w:pStyle w:val="ab"/>
              <w:jc w:val="center"/>
              <w:rPr>
                <w:sz w:val="22"/>
                <w:szCs w:val="22"/>
              </w:rPr>
            </w:pPr>
            <w:r w:rsidRPr="00A5746B">
              <w:rPr>
                <w:sz w:val="22"/>
                <w:szCs w:val="22"/>
              </w:rPr>
              <w:t>12</w:t>
            </w:r>
          </w:p>
        </w:tc>
        <w:tc>
          <w:tcPr>
            <w:tcW w:w="1475" w:type="pct"/>
            <w:tcBorders>
              <w:top w:val="single" w:sz="4" w:space="0" w:color="auto"/>
              <w:left w:val="single" w:sz="4" w:space="0" w:color="auto"/>
              <w:bottom w:val="single" w:sz="4" w:space="0" w:color="auto"/>
              <w:right w:val="single" w:sz="4" w:space="0" w:color="auto"/>
            </w:tcBorders>
            <w:shd w:val="clear" w:color="auto" w:fill="auto"/>
            <w:vAlign w:val="center"/>
          </w:tcPr>
          <w:p w:rsidR="00354E62" w:rsidRPr="00A5746B" w:rsidRDefault="00354E62">
            <w:pPr>
              <w:rPr>
                <w:sz w:val="22"/>
              </w:rPr>
            </w:pPr>
            <w:r w:rsidRPr="00A5746B">
              <w:rPr>
                <w:sz w:val="22"/>
              </w:rPr>
              <w:t>Котельная (д.Бармашур, ул. Советская, 42а)</w:t>
            </w:r>
          </w:p>
        </w:tc>
        <w:tc>
          <w:tcPr>
            <w:tcW w:w="387" w:type="pct"/>
            <w:shd w:val="clear" w:color="auto" w:fill="FFFFFF"/>
            <w:vAlign w:val="center"/>
          </w:tcPr>
          <w:p w:rsidR="00354E62" w:rsidRPr="00A5746B" w:rsidRDefault="00354E62">
            <w:pPr>
              <w:jc w:val="center"/>
              <w:rPr>
                <w:sz w:val="22"/>
              </w:rPr>
            </w:pPr>
            <w:r w:rsidRPr="00A5746B">
              <w:rPr>
                <w:sz w:val="22"/>
              </w:rPr>
              <w:t>0,254</w:t>
            </w:r>
          </w:p>
        </w:tc>
        <w:tc>
          <w:tcPr>
            <w:tcW w:w="377" w:type="pct"/>
            <w:shd w:val="clear" w:color="auto" w:fill="FFFFFF"/>
            <w:vAlign w:val="center"/>
          </w:tcPr>
          <w:p w:rsidR="00354E62" w:rsidRPr="00A5746B" w:rsidRDefault="00354E62">
            <w:pPr>
              <w:jc w:val="center"/>
              <w:rPr>
                <w:sz w:val="22"/>
              </w:rPr>
            </w:pPr>
            <w:r w:rsidRPr="00A5746B">
              <w:rPr>
                <w:sz w:val="22"/>
              </w:rPr>
              <w:t>0,254</w:t>
            </w:r>
          </w:p>
        </w:tc>
        <w:tc>
          <w:tcPr>
            <w:tcW w:w="414" w:type="pct"/>
            <w:shd w:val="clear" w:color="auto" w:fill="FFFFFF"/>
            <w:vAlign w:val="center"/>
          </w:tcPr>
          <w:p w:rsidR="00354E62" w:rsidRPr="00A5746B" w:rsidRDefault="00354E62">
            <w:pPr>
              <w:jc w:val="center"/>
              <w:rPr>
                <w:sz w:val="22"/>
              </w:rPr>
            </w:pPr>
            <w:r w:rsidRPr="00A5746B">
              <w:rPr>
                <w:sz w:val="22"/>
              </w:rPr>
              <w:t>0,254</w:t>
            </w:r>
          </w:p>
        </w:tc>
        <w:tc>
          <w:tcPr>
            <w:tcW w:w="415" w:type="pct"/>
            <w:tcBorders>
              <w:top w:val="single" w:sz="8" w:space="0" w:color="auto"/>
              <w:left w:val="nil"/>
              <w:bottom w:val="single" w:sz="8" w:space="0" w:color="auto"/>
              <w:right w:val="single" w:sz="4" w:space="0" w:color="auto"/>
            </w:tcBorders>
            <w:shd w:val="clear" w:color="auto" w:fill="FFFFFF"/>
            <w:noWrap/>
            <w:vAlign w:val="center"/>
          </w:tcPr>
          <w:p w:rsidR="00354E62" w:rsidRPr="00A5746B" w:rsidRDefault="00354E62">
            <w:pPr>
              <w:jc w:val="center"/>
              <w:rPr>
                <w:sz w:val="22"/>
              </w:rPr>
            </w:pPr>
            <w:r w:rsidRPr="00A5746B">
              <w:rPr>
                <w:sz w:val="22"/>
              </w:rPr>
              <w:t>0,254</w:t>
            </w:r>
          </w:p>
        </w:tc>
        <w:tc>
          <w:tcPr>
            <w:tcW w:w="407" w:type="pct"/>
            <w:tcBorders>
              <w:top w:val="single" w:sz="8" w:space="0" w:color="auto"/>
              <w:left w:val="single" w:sz="4" w:space="0" w:color="auto"/>
              <w:bottom w:val="single" w:sz="8" w:space="0" w:color="auto"/>
              <w:right w:val="single" w:sz="8" w:space="0" w:color="auto"/>
            </w:tcBorders>
            <w:shd w:val="clear" w:color="auto" w:fill="FFFFFF"/>
            <w:vAlign w:val="center"/>
          </w:tcPr>
          <w:p w:rsidR="00354E62" w:rsidRPr="00A5746B" w:rsidRDefault="00354E62">
            <w:pPr>
              <w:jc w:val="center"/>
              <w:rPr>
                <w:sz w:val="22"/>
              </w:rPr>
            </w:pPr>
            <w:r w:rsidRPr="00A5746B">
              <w:rPr>
                <w:sz w:val="22"/>
              </w:rPr>
              <w:t>0,254</w:t>
            </w:r>
          </w:p>
        </w:tc>
        <w:tc>
          <w:tcPr>
            <w:tcW w:w="407" w:type="pct"/>
            <w:tcBorders>
              <w:top w:val="single" w:sz="8" w:space="0" w:color="auto"/>
              <w:left w:val="nil"/>
              <w:bottom w:val="single" w:sz="8" w:space="0" w:color="auto"/>
              <w:right w:val="single" w:sz="4" w:space="0" w:color="auto"/>
            </w:tcBorders>
            <w:shd w:val="clear" w:color="auto" w:fill="FFFFFF"/>
            <w:vAlign w:val="center"/>
          </w:tcPr>
          <w:p w:rsidR="00354E62" w:rsidRPr="00A5746B" w:rsidRDefault="00354E62">
            <w:pPr>
              <w:jc w:val="center"/>
              <w:rPr>
                <w:sz w:val="22"/>
              </w:rPr>
            </w:pPr>
            <w:r w:rsidRPr="00A5746B">
              <w:rPr>
                <w:sz w:val="22"/>
              </w:rPr>
              <w:t>0,254</w:t>
            </w:r>
          </w:p>
        </w:tc>
        <w:tc>
          <w:tcPr>
            <w:tcW w:w="438" w:type="pct"/>
            <w:tcBorders>
              <w:top w:val="single" w:sz="8" w:space="0" w:color="auto"/>
              <w:left w:val="single" w:sz="4" w:space="0" w:color="auto"/>
              <w:bottom w:val="single" w:sz="8" w:space="0" w:color="auto"/>
              <w:right w:val="single" w:sz="8" w:space="0" w:color="auto"/>
            </w:tcBorders>
            <w:shd w:val="clear" w:color="auto" w:fill="FFFFFF"/>
            <w:vAlign w:val="center"/>
          </w:tcPr>
          <w:p w:rsidR="00354E62" w:rsidRPr="00A5746B" w:rsidRDefault="00354E62">
            <w:pPr>
              <w:jc w:val="center"/>
              <w:rPr>
                <w:sz w:val="22"/>
              </w:rPr>
            </w:pPr>
            <w:r w:rsidRPr="00A5746B">
              <w:rPr>
                <w:sz w:val="22"/>
              </w:rPr>
              <w:t>0,254</w:t>
            </w:r>
          </w:p>
        </w:tc>
        <w:tc>
          <w:tcPr>
            <w:tcW w:w="430" w:type="pct"/>
            <w:tcBorders>
              <w:top w:val="single" w:sz="8" w:space="0" w:color="auto"/>
              <w:left w:val="single" w:sz="4" w:space="0" w:color="auto"/>
              <w:bottom w:val="single" w:sz="8" w:space="0" w:color="auto"/>
              <w:right w:val="single" w:sz="8" w:space="0" w:color="auto"/>
            </w:tcBorders>
            <w:shd w:val="clear" w:color="auto" w:fill="FFFFFF"/>
            <w:vAlign w:val="center"/>
          </w:tcPr>
          <w:p w:rsidR="00354E62" w:rsidRPr="00A5746B" w:rsidRDefault="00354E62">
            <w:pPr>
              <w:jc w:val="center"/>
              <w:rPr>
                <w:sz w:val="22"/>
              </w:rPr>
            </w:pPr>
            <w:r w:rsidRPr="00A5746B">
              <w:rPr>
                <w:sz w:val="22"/>
              </w:rPr>
              <w:t>0,254</w:t>
            </w:r>
          </w:p>
        </w:tc>
      </w:tr>
      <w:tr w:rsidR="00354E62" w:rsidRPr="00A5746B" w:rsidTr="00C52F24">
        <w:trPr>
          <w:cantSplit/>
        </w:trPr>
        <w:tc>
          <w:tcPr>
            <w:tcW w:w="250" w:type="pct"/>
            <w:shd w:val="clear" w:color="auto" w:fill="FFFFFF"/>
            <w:vAlign w:val="center"/>
          </w:tcPr>
          <w:p w:rsidR="00354E62" w:rsidRPr="00A5746B" w:rsidRDefault="00354E62" w:rsidP="00E1104F">
            <w:pPr>
              <w:pStyle w:val="ab"/>
              <w:jc w:val="center"/>
              <w:rPr>
                <w:sz w:val="22"/>
                <w:szCs w:val="22"/>
              </w:rPr>
            </w:pPr>
            <w:r w:rsidRPr="00A5746B">
              <w:rPr>
                <w:sz w:val="22"/>
                <w:szCs w:val="22"/>
              </w:rPr>
              <w:t>13</w:t>
            </w:r>
          </w:p>
        </w:tc>
        <w:tc>
          <w:tcPr>
            <w:tcW w:w="1475" w:type="pct"/>
            <w:tcBorders>
              <w:top w:val="single" w:sz="4" w:space="0" w:color="auto"/>
              <w:left w:val="single" w:sz="4" w:space="0" w:color="auto"/>
              <w:bottom w:val="single" w:sz="4" w:space="0" w:color="auto"/>
              <w:right w:val="single" w:sz="4" w:space="0" w:color="auto"/>
            </w:tcBorders>
            <w:shd w:val="clear" w:color="auto" w:fill="auto"/>
            <w:vAlign w:val="center"/>
          </w:tcPr>
          <w:p w:rsidR="00354E62" w:rsidRPr="00A5746B" w:rsidRDefault="00354E62">
            <w:pPr>
              <w:rPr>
                <w:sz w:val="22"/>
              </w:rPr>
            </w:pPr>
            <w:r w:rsidRPr="00A5746B">
              <w:rPr>
                <w:sz w:val="22"/>
              </w:rPr>
              <w:t>Котельная (п.Яр, ул. Вокзальная, 21Б)</w:t>
            </w:r>
          </w:p>
        </w:tc>
        <w:tc>
          <w:tcPr>
            <w:tcW w:w="387" w:type="pct"/>
            <w:shd w:val="clear" w:color="auto" w:fill="FFFFFF"/>
            <w:vAlign w:val="center"/>
          </w:tcPr>
          <w:p w:rsidR="00354E62" w:rsidRPr="00A5746B" w:rsidRDefault="00354E62">
            <w:pPr>
              <w:jc w:val="center"/>
              <w:rPr>
                <w:sz w:val="22"/>
              </w:rPr>
            </w:pPr>
            <w:r w:rsidRPr="00A5746B">
              <w:rPr>
                <w:sz w:val="22"/>
              </w:rPr>
              <w:t>0,030</w:t>
            </w:r>
          </w:p>
        </w:tc>
        <w:tc>
          <w:tcPr>
            <w:tcW w:w="377" w:type="pct"/>
            <w:shd w:val="clear" w:color="auto" w:fill="FFFFFF"/>
            <w:vAlign w:val="center"/>
          </w:tcPr>
          <w:p w:rsidR="00354E62" w:rsidRPr="00A5746B" w:rsidRDefault="00354E62">
            <w:pPr>
              <w:jc w:val="center"/>
              <w:rPr>
                <w:sz w:val="22"/>
              </w:rPr>
            </w:pPr>
            <w:r w:rsidRPr="00A5746B">
              <w:rPr>
                <w:sz w:val="22"/>
              </w:rPr>
              <w:t>0,030</w:t>
            </w:r>
          </w:p>
        </w:tc>
        <w:tc>
          <w:tcPr>
            <w:tcW w:w="414" w:type="pct"/>
            <w:shd w:val="clear" w:color="auto" w:fill="FFFFFF"/>
            <w:vAlign w:val="center"/>
          </w:tcPr>
          <w:p w:rsidR="00354E62" w:rsidRPr="00A5746B" w:rsidRDefault="00354E62">
            <w:pPr>
              <w:jc w:val="center"/>
              <w:rPr>
                <w:sz w:val="22"/>
              </w:rPr>
            </w:pPr>
            <w:r w:rsidRPr="00A5746B">
              <w:rPr>
                <w:sz w:val="22"/>
              </w:rPr>
              <w:t>0,030</w:t>
            </w:r>
          </w:p>
        </w:tc>
        <w:tc>
          <w:tcPr>
            <w:tcW w:w="415" w:type="pct"/>
            <w:tcBorders>
              <w:top w:val="single" w:sz="8" w:space="0" w:color="auto"/>
              <w:left w:val="nil"/>
              <w:bottom w:val="single" w:sz="8" w:space="0" w:color="auto"/>
              <w:right w:val="single" w:sz="4" w:space="0" w:color="auto"/>
            </w:tcBorders>
            <w:shd w:val="clear" w:color="auto" w:fill="FFFFFF"/>
            <w:noWrap/>
            <w:vAlign w:val="center"/>
          </w:tcPr>
          <w:p w:rsidR="00354E62" w:rsidRPr="00A5746B" w:rsidRDefault="00354E62">
            <w:pPr>
              <w:jc w:val="center"/>
              <w:rPr>
                <w:sz w:val="22"/>
              </w:rPr>
            </w:pPr>
            <w:r w:rsidRPr="00A5746B">
              <w:rPr>
                <w:sz w:val="22"/>
              </w:rPr>
              <w:t>0,030</w:t>
            </w:r>
          </w:p>
        </w:tc>
        <w:tc>
          <w:tcPr>
            <w:tcW w:w="407" w:type="pct"/>
            <w:tcBorders>
              <w:top w:val="single" w:sz="8" w:space="0" w:color="auto"/>
              <w:left w:val="single" w:sz="4" w:space="0" w:color="auto"/>
              <w:bottom w:val="single" w:sz="8" w:space="0" w:color="auto"/>
              <w:right w:val="single" w:sz="8" w:space="0" w:color="auto"/>
            </w:tcBorders>
            <w:shd w:val="clear" w:color="auto" w:fill="FFFFFF"/>
            <w:vAlign w:val="center"/>
          </w:tcPr>
          <w:p w:rsidR="00354E62" w:rsidRPr="00A5746B" w:rsidRDefault="00354E62">
            <w:pPr>
              <w:jc w:val="center"/>
              <w:rPr>
                <w:sz w:val="22"/>
              </w:rPr>
            </w:pPr>
            <w:r w:rsidRPr="00A5746B">
              <w:rPr>
                <w:sz w:val="22"/>
              </w:rPr>
              <w:t>0,030</w:t>
            </w:r>
          </w:p>
        </w:tc>
        <w:tc>
          <w:tcPr>
            <w:tcW w:w="407" w:type="pct"/>
            <w:tcBorders>
              <w:top w:val="single" w:sz="8" w:space="0" w:color="auto"/>
              <w:left w:val="nil"/>
              <w:bottom w:val="single" w:sz="8" w:space="0" w:color="auto"/>
              <w:right w:val="single" w:sz="4" w:space="0" w:color="auto"/>
            </w:tcBorders>
            <w:shd w:val="clear" w:color="auto" w:fill="FFFFFF"/>
            <w:vAlign w:val="center"/>
          </w:tcPr>
          <w:p w:rsidR="00354E62" w:rsidRPr="00A5746B" w:rsidRDefault="00354E62">
            <w:pPr>
              <w:jc w:val="center"/>
              <w:rPr>
                <w:sz w:val="22"/>
              </w:rPr>
            </w:pPr>
            <w:r w:rsidRPr="00A5746B">
              <w:rPr>
                <w:sz w:val="22"/>
              </w:rPr>
              <w:t>0,030</w:t>
            </w:r>
          </w:p>
        </w:tc>
        <w:tc>
          <w:tcPr>
            <w:tcW w:w="438" w:type="pct"/>
            <w:tcBorders>
              <w:top w:val="single" w:sz="8" w:space="0" w:color="auto"/>
              <w:left w:val="single" w:sz="4" w:space="0" w:color="auto"/>
              <w:bottom w:val="single" w:sz="8" w:space="0" w:color="auto"/>
              <w:right w:val="single" w:sz="8" w:space="0" w:color="auto"/>
            </w:tcBorders>
            <w:shd w:val="clear" w:color="auto" w:fill="FFFFFF"/>
            <w:vAlign w:val="center"/>
          </w:tcPr>
          <w:p w:rsidR="00354E62" w:rsidRPr="00A5746B" w:rsidRDefault="00354E62">
            <w:pPr>
              <w:jc w:val="center"/>
              <w:rPr>
                <w:sz w:val="22"/>
              </w:rPr>
            </w:pPr>
            <w:r w:rsidRPr="00A5746B">
              <w:rPr>
                <w:sz w:val="22"/>
              </w:rPr>
              <w:t>0,030</w:t>
            </w:r>
          </w:p>
        </w:tc>
        <w:tc>
          <w:tcPr>
            <w:tcW w:w="430" w:type="pct"/>
            <w:tcBorders>
              <w:top w:val="single" w:sz="8" w:space="0" w:color="auto"/>
              <w:left w:val="single" w:sz="4" w:space="0" w:color="auto"/>
              <w:bottom w:val="single" w:sz="8" w:space="0" w:color="auto"/>
              <w:right w:val="single" w:sz="8" w:space="0" w:color="auto"/>
            </w:tcBorders>
            <w:shd w:val="clear" w:color="auto" w:fill="FFFFFF"/>
            <w:vAlign w:val="center"/>
          </w:tcPr>
          <w:p w:rsidR="00354E62" w:rsidRPr="00A5746B" w:rsidRDefault="00354E62">
            <w:pPr>
              <w:jc w:val="center"/>
              <w:rPr>
                <w:sz w:val="22"/>
              </w:rPr>
            </w:pPr>
            <w:r w:rsidRPr="00A5746B">
              <w:rPr>
                <w:sz w:val="22"/>
              </w:rPr>
              <w:t>0,030</w:t>
            </w:r>
          </w:p>
        </w:tc>
      </w:tr>
      <w:tr w:rsidR="00354E62" w:rsidRPr="00A5746B" w:rsidTr="00C52F24">
        <w:trPr>
          <w:cantSplit/>
        </w:trPr>
        <w:tc>
          <w:tcPr>
            <w:tcW w:w="250" w:type="pct"/>
            <w:shd w:val="clear" w:color="auto" w:fill="FFFFFF"/>
            <w:vAlign w:val="center"/>
          </w:tcPr>
          <w:p w:rsidR="00354E62" w:rsidRPr="00A5746B" w:rsidRDefault="00354E62" w:rsidP="00E1104F">
            <w:pPr>
              <w:pStyle w:val="ab"/>
              <w:jc w:val="center"/>
              <w:rPr>
                <w:sz w:val="22"/>
                <w:szCs w:val="22"/>
              </w:rPr>
            </w:pPr>
            <w:r w:rsidRPr="00A5746B">
              <w:rPr>
                <w:sz w:val="22"/>
                <w:szCs w:val="22"/>
              </w:rPr>
              <w:t>14</w:t>
            </w:r>
          </w:p>
        </w:tc>
        <w:tc>
          <w:tcPr>
            <w:tcW w:w="1475" w:type="pct"/>
            <w:tcBorders>
              <w:top w:val="single" w:sz="4" w:space="0" w:color="auto"/>
              <w:left w:val="single" w:sz="4" w:space="0" w:color="auto"/>
              <w:bottom w:val="single" w:sz="4" w:space="0" w:color="auto"/>
              <w:right w:val="single" w:sz="4" w:space="0" w:color="auto"/>
            </w:tcBorders>
            <w:shd w:val="clear" w:color="auto" w:fill="auto"/>
            <w:vAlign w:val="center"/>
          </w:tcPr>
          <w:p w:rsidR="00354E62" w:rsidRPr="00A5746B" w:rsidRDefault="00354E62">
            <w:pPr>
              <w:rPr>
                <w:sz w:val="22"/>
              </w:rPr>
            </w:pPr>
            <w:r w:rsidRPr="00A5746B">
              <w:rPr>
                <w:sz w:val="22"/>
              </w:rPr>
              <w:t>Котельная (п.Яр, ул. Горького, 23)</w:t>
            </w:r>
          </w:p>
        </w:tc>
        <w:tc>
          <w:tcPr>
            <w:tcW w:w="387" w:type="pct"/>
            <w:shd w:val="clear" w:color="auto" w:fill="FFFFFF"/>
            <w:vAlign w:val="center"/>
          </w:tcPr>
          <w:p w:rsidR="00354E62" w:rsidRPr="00A5746B" w:rsidRDefault="00354E62">
            <w:pPr>
              <w:jc w:val="center"/>
              <w:rPr>
                <w:sz w:val="22"/>
              </w:rPr>
            </w:pPr>
            <w:r w:rsidRPr="00A5746B">
              <w:rPr>
                <w:sz w:val="22"/>
              </w:rPr>
              <w:t>0,212</w:t>
            </w:r>
          </w:p>
        </w:tc>
        <w:tc>
          <w:tcPr>
            <w:tcW w:w="377" w:type="pct"/>
            <w:shd w:val="clear" w:color="auto" w:fill="FFFFFF"/>
            <w:vAlign w:val="center"/>
          </w:tcPr>
          <w:p w:rsidR="00354E62" w:rsidRPr="00A5746B" w:rsidRDefault="00354E62">
            <w:pPr>
              <w:jc w:val="center"/>
              <w:rPr>
                <w:sz w:val="22"/>
              </w:rPr>
            </w:pPr>
            <w:r w:rsidRPr="00A5746B">
              <w:rPr>
                <w:sz w:val="22"/>
              </w:rPr>
              <w:t>0,212</w:t>
            </w:r>
          </w:p>
        </w:tc>
        <w:tc>
          <w:tcPr>
            <w:tcW w:w="414" w:type="pct"/>
            <w:shd w:val="clear" w:color="auto" w:fill="FFFFFF"/>
            <w:vAlign w:val="center"/>
          </w:tcPr>
          <w:p w:rsidR="00354E62" w:rsidRPr="00A5746B" w:rsidRDefault="00354E62">
            <w:pPr>
              <w:jc w:val="center"/>
              <w:rPr>
                <w:sz w:val="22"/>
              </w:rPr>
            </w:pPr>
            <w:r w:rsidRPr="00A5746B">
              <w:rPr>
                <w:sz w:val="22"/>
              </w:rPr>
              <w:t>0,212</w:t>
            </w:r>
          </w:p>
        </w:tc>
        <w:tc>
          <w:tcPr>
            <w:tcW w:w="415" w:type="pct"/>
            <w:tcBorders>
              <w:top w:val="single" w:sz="8" w:space="0" w:color="auto"/>
              <w:left w:val="nil"/>
              <w:bottom w:val="single" w:sz="8" w:space="0" w:color="auto"/>
              <w:right w:val="single" w:sz="4" w:space="0" w:color="auto"/>
            </w:tcBorders>
            <w:shd w:val="clear" w:color="auto" w:fill="FFFFFF"/>
            <w:noWrap/>
            <w:vAlign w:val="center"/>
          </w:tcPr>
          <w:p w:rsidR="00354E62" w:rsidRPr="00A5746B" w:rsidRDefault="00354E62">
            <w:pPr>
              <w:jc w:val="center"/>
              <w:rPr>
                <w:sz w:val="22"/>
              </w:rPr>
            </w:pPr>
            <w:r w:rsidRPr="00A5746B">
              <w:rPr>
                <w:sz w:val="22"/>
              </w:rPr>
              <w:t>0,212</w:t>
            </w:r>
          </w:p>
        </w:tc>
        <w:tc>
          <w:tcPr>
            <w:tcW w:w="407" w:type="pct"/>
            <w:tcBorders>
              <w:top w:val="single" w:sz="8" w:space="0" w:color="auto"/>
              <w:left w:val="single" w:sz="4" w:space="0" w:color="auto"/>
              <w:bottom w:val="single" w:sz="8" w:space="0" w:color="auto"/>
              <w:right w:val="single" w:sz="8" w:space="0" w:color="auto"/>
            </w:tcBorders>
            <w:shd w:val="clear" w:color="auto" w:fill="FFFFFF"/>
            <w:vAlign w:val="center"/>
          </w:tcPr>
          <w:p w:rsidR="00354E62" w:rsidRPr="00A5746B" w:rsidRDefault="00354E62">
            <w:pPr>
              <w:jc w:val="center"/>
              <w:rPr>
                <w:sz w:val="22"/>
              </w:rPr>
            </w:pPr>
            <w:r w:rsidRPr="00A5746B">
              <w:rPr>
                <w:sz w:val="22"/>
              </w:rPr>
              <w:t>0,212</w:t>
            </w:r>
          </w:p>
        </w:tc>
        <w:tc>
          <w:tcPr>
            <w:tcW w:w="407" w:type="pct"/>
            <w:tcBorders>
              <w:top w:val="single" w:sz="8" w:space="0" w:color="auto"/>
              <w:left w:val="nil"/>
              <w:bottom w:val="single" w:sz="8" w:space="0" w:color="auto"/>
              <w:right w:val="single" w:sz="4" w:space="0" w:color="auto"/>
            </w:tcBorders>
            <w:shd w:val="clear" w:color="auto" w:fill="FFFFFF"/>
            <w:vAlign w:val="center"/>
          </w:tcPr>
          <w:p w:rsidR="00354E62" w:rsidRPr="00A5746B" w:rsidRDefault="00354E62">
            <w:pPr>
              <w:jc w:val="center"/>
              <w:rPr>
                <w:sz w:val="22"/>
              </w:rPr>
            </w:pPr>
            <w:r w:rsidRPr="00A5746B">
              <w:rPr>
                <w:sz w:val="22"/>
              </w:rPr>
              <w:t>0,212</w:t>
            </w:r>
          </w:p>
        </w:tc>
        <w:tc>
          <w:tcPr>
            <w:tcW w:w="438" w:type="pct"/>
            <w:tcBorders>
              <w:top w:val="single" w:sz="8" w:space="0" w:color="auto"/>
              <w:left w:val="single" w:sz="4" w:space="0" w:color="auto"/>
              <w:bottom w:val="single" w:sz="8" w:space="0" w:color="auto"/>
              <w:right w:val="single" w:sz="8" w:space="0" w:color="auto"/>
            </w:tcBorders>
            <w:shd w:val="clear" w:color="auto" w:fill="FFFFFF"/>
            <w:vAlign w:val="center"/>
          </w:tcPr>
          <w:p w:rsidR="00354E62" w:rsidRPr="00A5746B" w:rsidRDefault="00354E62">
            <w:pPr>
              <w:jc w:val="center"/>
              <w:rPr>
                <w:sz w:val="22"/>
              </w:rPr>
            </w:pPr>
            <w:r w:rsidRPr="00A5746B">
              <w:rPr>
                <w:sz w:val="22"/>
              </w:rPr>
              <w:t>0,212</w:t>
            </w:r>
          </w:p>
        </w:tc>
        <w:tc>
          <w:tcPr>
            <w:tcW w:w="430" w:type="pct"/>
            <w:tcBorders>
              <w:top w:val="single" w:sz="8" w:space="0" w:color="auto"/>
              <w:left w:val="single" w:sz="4" w:space="0" w:color="auto"/>
              <w:bottom w:val="single" w:sz="8" w:space="0" w:color="auto"/>
              <w:right w:val="single" w:sz="8" w:space="0" w:color="auto"/>
            </w:tcBorders>
            <w:shd w:val="clear" w:color="auto" w:fill="FFFFFF"/>
            <w:vAlign w:val="center"/>
          </w:tcPr>
          <w:p w:rsidR="00354E62" w:rsidRPr="00A5746B" w:rsidRDefault="00354E62">
            <w:pPr>
              <w:jc w:val="center"/>
              <w:rPr>
                <w:sz w:val="22"/>
              </w:rPr>
            </w:pPr>
            <w:r w:rsidRPr="00A5746B">
              <w:rPr>
                <w:sz w:val="22"/>
              </w:rPr>
              <w:t>0,212</w:t>
            </w:r>
          </w:p>
        </w:tc>
      </w:tr>
      <w:tr w:rsidR="00354E62" w:rsidRPr="00A5746B" w:rsidTr="00C52F24">
        <w:trPr>
          <w:cantSplit/>
        </w:trPr>
        <w:tc>
          <w:tcPr>
            <w:tcW w:w="250" w:type="pct"/>
            <w:shd w:val="clear" w:color="auto" w:fill="FFFFFF"/>
            <w:vAlign w:val="center"/>
          </w:tcPr>
          <w:p w:rsidR="00354E62" w:rsidRPr="00A5746B" w:rsidRDefault="00354E62" w:rsidP="00E1104F">
            <w:pPr>
              <w:pStyle w:val="ab"/>
              <w:jc w:val="center"/>
              <w:rPr>
                <w:sz w:val="22"/>
                <w:szCs w:val="22"/>
              </w:rPr>
            </w:pPr>
            <w:r w:rsidRPr="00A5746B">
              <w:rPr>
                <w:sz w:val="22"/>
                <w:szCs w:val="22"/>
              </w:rPr>
              <w:t>15</w:t>
            </w:r>
          </w:p>
        </w:tc>
        <w:tc>
          <w:tcPr>
            <w:tcW w:w="1475" w:type="pct"/>
            <w:tcBorders>
              <w:top w:val="single" w:sz="4" w:space="0" w:color="auto"/>
              <w:left w:val="single" w:sz="4" w:space="0" w:color="auto"/>
              <w:bottom w:val="single" w:sz="4" w:space="0" w:color="auto"/>
              <w:right w:val="single" w:sz="4" w:space="0" w:color="auto"/>
            </w:tcBorders>
            <w:shd w:val="clear" w:color="auto" w:fill="auto"/>
            <w:vAlign w:val="center"/>
          </w:tcPr>
          <w:p w:rsidR="00354E62" w:rsidRPr="00A5746B" w:rsidRDefault="00504481">
            <w:pPr>
              <w:rPr>
                <w:sz w:val="22"/>
              </w:rPr>
            </w:pPr>
            <w:r>
              <w:rPr>
                <w:sz w:val="22"/>
              </w:rPr>
              <w:t>Котельная</w:t>
            </w:r>
            <w:r w:rsidR="00354E62" w:rsidRPr="00A5746B">
              <w:rPr>
                <w:sz w:val="22"/>
              </w:rPr>
              <w:t xml:space="preserve"> (с.Пудем, ул. Горького, 49а, А)</w:t>
            </w:r>
          </w:p>
        </w:tc>
        <w:tc>
          <w:tcPr>
            <w:tcW w:w="387" w:type="pct"/>
            <w:shd w:val="clear" w:color="auto" w:fill="FFFFFF"/>
            <w:vAlign w:val="center"/>
          </w:tcPr>
          <w:p w:rsidR="00354E62" w:rsidRPr="00A5746B" w:rsidRDefault="00354E62">
            <w:pPr>
              <w:jc w:val="center"/>
              <w:rPr>
                <w:sz w:val="22"/>
              </w:rPr>
            </w:pPr>
            <w:r w:rsidRPr="00A5746B">
              <w:rPr>
                <w:sz w:val="22"/>
              </w:rPr>
              <w:t>0,163</w:t>
            </w:r>
          </w:p>
        </w:tc>
        <w:tc>
          <w:tcPr>
            <w:tcW w:w="377" w:type="pct"/>
            <w:shd w:val="clear" w:color="auto" w:fill="FFFFFF"/>
            <w:vAlign w:val="center"/>
          </w:tcPr>
          <w:p w:rsidR="00354E62" w:rsidRPr="00A5746B" w:rsidRDefault="00354E62">
            <w:pPr>
              <w:jc w:val="center"/>
              <w:rPr>
                <w:sz w:val="22"/>
              </w:rPr>
            </w:pPr>
            <w:r w:rsidRPr="00A5746B">
              <w:rPr>
                <w:sz w:val="22"/>
              </w:rPr>
              <w:t>0,163</w:t>
            </w:r>
          </w:p>
        </w:tc>
        <w:tc>
          <w:tcPr>
            <w:tcW w:w="414" w:type="pct"/>
            <w:shd w:val="clear" w:color="auto" w:fill="FFFFFF"/>
            <w:vAlign w:val="center"/>
          </w:tcPr>
          <w:p w:rsidR="00354E62" w:rsidRPr="00A5746B" w:rsidRDefault="00354E62">
            <w:pPr>
              <w:jc w:val="center"/>
              <w:rPr>
                <w:sz w:val="22"/>
              </w:rPr>
            </w:pPr>
            <w:r w:rsidRPr="00A5746B">
              <w:rPr>
                <w:sz w:val="22"/>
              </w:rPr>
              <w:t>0,163</w:t>
            </w:r>
          </w:p>
        </w:tc>
        <w:tc>
          <w:tcPr>
            <w:tcW w:w="415" w:type="pct"/>
            <w:tcBorders>
              <w:top w:val="single" w:sz="8" w:space="0" w:color="auto"/>
              <w:left w:val="nil"/>
              <w:bottom w:val="single" w:sz="8" w:space="0" w:color="auto"/>
              <w:right w:val="single" w:sz="4" w:space="0" w:color="auto"/>
            </w:tcBorders>
            <w:shd w:val="clear" w:color="auto" w:fill="FFFFFF"/>
            <w:noWrap/>
            <w:vAlign w:val="center"/>
          </w:tcPr>
          <w:p w:rsidR="00354E62" w:rsidRPr="00A5746B" w:rsidRDefault="00354E62">
            <w:pPr>
              <w:jc w:val="center"/>
              <w:rPr>
                <w:sz w:val="22"/>
              </w:rPr>
            </w:pPr>
            <w:r w:rsidRPr="00A5746B">
              <w:rPr>
                <w:sz w:val="22"/>
              </w:rPr>
              <w:t>0,163</w:t>
            </w:r>
          </w:p>
        </w:tc>
        <w:tc>
          <w:tcPr>
            <w:tcW w:w="407" w:type="pct"/>
            <w:tcBorders>
              <w:top w:val="single" w:sz="8" w:space="0" w:color="auto"/>
              <w:left w:val="single" w:sz="4" w:space="0" w:color="auto"/>
              <w:bottom w:val="single" w:sz="8" w:space="0" w:color="auto"/>
              <w:right w:val="single" w:sz="8" w:space="0" w:color="auto"/>
            </w:tcBorders>
            <w:shd w:val="clear" w:color="auto" w:fill="FFFFFF"/>
            <w:vAlign w:val="center"/>
          </w:tcPr>
          <w:p w:rsidR="00354E62" w:rsidRPr="00A5746B" w:rsidRDefault="00354E62">
            <w:pPr>
              <w:jc w:val="center"/>
              <w:rPr>
                <w:sz w:val="22"/>
              </w:rPr>
            </w:pPr>
            <w:r w:rsidRPr="00A5746B">
              <w:rPr>
                <w:sz w:val="22"/>
              </w:rPr>
              <w:t>0,267</w:t>
            </w:r>
          </w:p>
        </w:tc>
        <w:tc>
          <w:tcPr>
            <w:tcW w:w="407" w:type="pct"/>
            <w:tcBorders>
              <w:top w:val="single" w:sz="8" w:space="0" w:color="auto"/>
              <w:left w:val="nil"/>
              <w:bottom w:val="single" w:sz="8" w:space="0" w:color="auto"/>
              <w:right w:val="single" w:sz="4" w:space="0" w:color="auto"/>
            </w:tcBorders>
            <w:shd w:val="clear" w:color="auto" w:fill="FFFFFF"/>
            <w:vAlign w:val="center"/>
          </w:tcPr>
          <w:p w:rsidR="00354E62" w:rsidRPr="00A5746B" w:rsidRDefault="00354E62">
            <w:pPr>
              <w:jc w:val="center"/>
              <w:rPr>
                <w:sz w:val="22"/>
              </w:rPr>
            </w:pPr>
            <w:r w:rsidRPr="00A5746B">
              <w:rPr>
                <w:sz w:val="22"/>
              </w:rPr>
              <w:t>0,267</w:t>
            </w:r>
          </w:p>
        </w:tc>
        <w:tc>
          <w:tcPr>
            <w:tcW w:w="438" w:type="pct"/>
            <w:tcBorders>
              <w:top w:val="single" w:sz="8" w:space="0" w:color="auto"/>
              <w:left w:val="single" w:sz="4" w:space="0" w:color="auto"/>
              <w:bottom w:val="single" w:sz="8" w:space="0" w:color="auto"/>
              <w:right w:val="single" w:sz="8" w:space="0" w:color="auto"/>
            </w:tcBorders>
            <w:shd w:val="clear" w:color="auto" w:fill="FFFFFF"/>
            <w:vAlign w:val="center"/>
          </w:tcPr>
          <w:p w:rsidR="00354E62" w:rsidRPr="00A5746B" w:rsidRDefault="00354E62">
            <w:pPr>
              <w:jc w:val="center"/>
              <w:rPr>
                <w:sz w:val="22"/>
              </w:rPr>
            </w:pPr>
            <w:r w:rsidRPr="00A5746B">
              <w:rPr>
                <w:sz w:val="22"/>
              </w:rPr>
              <w:t>0,267</w:t>
            </w:r>
          </w:p>
        </w:tc>
        <w:tc>
          <w:tcPr>
            <w:tcW w:w="430" w:type="pct"/>
            <w:tcBorders>
              <w:top w:val="single" w:sz="8" w:space="0" w:color="auto"/>
              <w:left w:val="single" w:sz="4" w:space="0" w:color="auto"/>
              <w:bottom w:val="single" w:sz="8" w:space="0" w:color="auto"/>
              <w:right w:val="single" w:sz="8" w:space="0" w:color="auto"/>
            </w:tcBorders>
            <w:shd w:val="clear" w:color="auto" w:fill="FFFFFF"/>
            <w:vAlign w:val="center"/>
          </w:tcPr>
          <w:p w:rsidR="00354E62" w:rsidRPr="00A5746B" w:rsidRDefault="00354E62">
            <w:pPr>
              <w:jc w:val="center"/>
              <w:rPr>
                <w:sz w:val="22"/>
              </w:rPr>
            </w:pPr>
            <w:r w:rsidRPr="00A5746B">
              <w:rPr>
                <w:sz w:val="22"/>
              </w:rPr>
              <w:t>0,267</w:t>
            </w:r>
          </w:p>
        </w:tc>
      </w:tr>
      <w:tr w:rsidR="00354E62" w:rsidRPr="00A5746B" w:rsidTr="00C52F24">
        <w:trPr>
          <w:cantSplit/>
        </w:trPr>
        <w:tc>
          <w:tcPr>
            <w:tcW w:w="250" w:type="pct"/>
            <w:shd w:val="clear" w:color="auto" w:fill="FFFFFF"/>
            <w:vAlign w:val="center"/>
          </w:tcPr>
          <w:p w:rsidR="00354E62" w:rsidRPr="00A5746B" w:rsidRDefault="00354E62" w:rsidP="00E1104F">
            <w:pPr>
              <w:pStyle w:val="ab"/>
              <w:jc w:val="center"/>
              <w:rPr>
                <w:sz w:val="22"/>
                <w:szCs w:val="22"/>
              </w:rPr>
            </w:pPr>
            <w:r w:rsidRPr="00A5746B">
              <w:rPr>
                <w:sz w:val="22"/>
                <w:szCs w:val="22"/>
              </w:rPr>
              <w:t>16</w:t>
            </w:r>
          </w:p>
        </w:tc>
        <w:tc>
          <w:tcPr>
            <w:tcW w:w="1475" w:type="pct"/>
            <w:tcBorders>
              <w:top w:val="single" w:sz="4" w:space="0" w:color="auto"/>
              <w:left w:val="single" w:sz="4" w:space="0" w:color="auto"/>
              <w:bottom w:val="single" w:sz="4" w:space="0" w:color="auto"/>
              <w:right w:val="single" w:sz="4" w:space="0" w:color="auto"/>
            </w:tcBorders>
            <w:shd w:val="clear" w:color="auto" w:fill="auto"/>
            <w:vAlign w:val="center"/>
          </w:tcPr>
          <w:p w:rsidR="00354E62" w:rsidRPr="00A5746B" w:rsidRDefault="00354E62">
            <w:pPr>
              <w:rPr>
                <w:sz w:val="22"/>
              </w:rPr>
            </w:pPr>
            <w:r w:rsidRPr="00A5746B">
              <w:rPr>
                <w:sz w:val="22"/>
              </w:rPr>
              <w:t>Котельная (с.Никольское, ул. Центральная, 4)</w:t>
            </w:r>
          </w:p>
        </w:tc>
        <w:tc>
          <w:tcPr>
            <w:tcW w:w="387" w:type="pct"/>
            <w:shd w:val="clear" w:color="auto" w:fill="FFFFFF"/>
            <w:vAlign w:val="center"/>
          </w:tcPr>
          <w:p w:rsidR="00354E62" w:rsidRPr="00A5746B" w:rsidRDefault="00354E62">
            <w:pPr>
              <w:jc w:val="center"/>
              <w:rPr>
                <w:sz w:val="22"/>
              </w:rPr>
            </w:pPr>
            <w:r w:rsidRPr="00A5746B">
              <w:rPr>
                <w:sz w:val="22"/>
              </w:rPr>
              <w:t>0,135</w:t>
            </w:r>
          </w:p>
        </w:tc>
        <w:tc>
          <w:tcPr>
            <w:tcW w:w="377" w:type="pct"/>
            <w:shd w:val="clear" w:color="auto" w:fill="FFFFFF"/>
            <w:vAlign w:val="center"/>
          </w:tcPr>
          <w:p w:rsidR="00354E62" w:rsidRPr="00A5746B" w:rsidRDefault="00354E62">
            <w:pPr>
              <w:jc w:val="center"/>
              <w:rPr>
                <w:sz w:val="22"/>
              </w:rPr>
            </w:pPr>
            <w:r w:rsidRPr="00A5746B">
              <w:rPr>
                <w:sz w:val="22"/>
              </w:rPr>
              <w:t>0,135</w:t>
            </w:r>
          </w:p>
        </w:tc>
        <w:tc>
          <w:tcPr>
            <w:tcW w:w="414" w:type="pct"/>
            <w:shd w:val="clear" w:color="auto" w:fill="FFFFFF"/>
            <w:vAlign w:val="center"/>
          </w:tcPr>
          <w:p w:rsidR="00354E62" w:rsidRPr="00A5746B" w:rsidRDefault="00354E62">
            <w:pPr>
              <w:jc w:val="center"/>
              <w:rPr>
                <w:sz w:val="22"/>
              </w:rPr>
            </w:pPr>
            <w:r w:rsidRPr="00A5746B">
              <w:rPr>
                <w:sz w:val="22"/>
              </w:rPr>
              <w:t>0,135</w:t>
            </w:r>
          </w:p>
        </w:tc>
        <w:tc>
          <w:tcPr>
            <w:tcW w:w="415" w:type="pct"/>
            <w:tcBorders>
              <w:top w:val="single" w:sz="8" w:space="0" w:color="auto"/>
              <w:left w:val="nil"/>
              <w:bottom w:val="single" w:sz="8" w:space="0" w:color="auto"/>
              <w:right w:val="single" w:sz="4" w:space="0" w:color="auto"/>
            </w:tcBorders>
            <w:shd w:val="clear" w:color="auto" w:fill="FFFFFF"/>
            <w:noWrap/>
            <w:vAlign w:val="center"/>
          </w:tcPr>
          <w:p w:rsidR="00354E62" w:rsidRPr="00A5746B" w:rsidRDefault="00354E62">
            <w:pPr>
              <w:jc w:val="center"/>
              <w:rPr>
                <w:sz w:val="22"/>
              </w:rPr>
            </w:pPr>
            <w:r w:rsidRPr="00A5746B">
              <w:rPr>
                <w:sz w:val="22"/>
              </w:rPr>
              <w:t>0,135</w:t>
            </w:r>
          </w:p>
        </w:tc>
        <w:tc>
          <w:tcPr>
            <w:tcW w:w="407" w:type="pct"/>
            <w:tcBorders>
              <w:top w:val="single" w:sz="8" w:space="0" w:color="auto"/>
              <w:left w:val="single" w:sz="4" w:space="0" w:color="auto"/>
              <w:bottom w:val="single" w:sz="8" w:space="0" w:color="auto"/>
              <w:right w:val="single" w:sz="8" w:space="0" w:color="auto"/>
            </w:tcBorders>
            <w:shd w:val="clear" w:color="auto" w:fill="FFFFFF"/>
            <w:vAlign w:val="center"/>
          </w:tcPr>
          <w:p w:rsidR="00354E62" w:rsidRPr="00A5746B" w:rsidRDefault="00354E62">
            <w:pPr>
              <w:jc w:val="center"/>
              <w:rPr>
                <w:sz w:val="22"/>
              </w:rPr>
            </w:pPr>
            <w:r w:rsidRPr="00A5746B">
              <w:rPr>
                <w:sz w:val="22"/>
              </w:rPr>
              <w:t>0,135</w:t>
            </w:r>
          </w:p>
        </w:tc>
        <w:tc>
          <w:tcPr>
            <w:tcW w:w="407" w:type="pct"/>
            <w:tcBorders>
              <w:top w:val="single" w:sz="8" w:space="0" w:color="auto"/>
              <w:left w:val="nil"/>
              <w:bottom w:val="single" w:sz="8" w:space="0" w:color="auto"/>
              <w:right w:val="single" w:sz="4" w:space="0" w:color="auto"/>
            </w:tcBorders>
            <w:shd w:val="clear" w:color="auto" w:fill="FFFFFF"/>
            <w:vAlign w:val="center"/>
          </w:tcPr>
          <w:p w:rsidR="00354E62" w:rsidRPr="00A5746B" w:rsidRDefault="00354E62">
            <w:pPr>
              <w:jc w:val="center"/>
              <w:rPr>
                <w:sz w:val="22"/>
              </w:rPr>
            </w:pPr>
            <w:r w:rsidRPr="00A5746B">
              <w:rPr>
                <w:sz w:val="22"/>
              </w:rPr>
              <w:t>0,135</w:t>
            </w:r>
          </w:p>
        </w:tc>
        <w:tc>
          <w:tcPr>
            <w:tcW w:w="438" w:type="pct"/>
            <w:tcBorders>
              <w:top w:val="single" w:sz="8" w:space="0" w:color="auto"/>
              <w:left w:val="single" w:sz="4" w:space="0" w:color="auto"/>
              <w:bottom w:val="single" w:sz="8" w:space="0" w:color="auto"/>
              <w:right w:val="single" w:sz="8" w:space="0" w:color="auto"/>
            </w:tcBorders>
            <w:shd w:val="clear" w:color="auto" w:fill="FFFFFF"/>
            <w:vAlign w:val="center"/>
          </w:tcPr>
          <w:p w:rsidR="00354E62" w:rsidRPr="00A5746B" w:rsidRDefault="00354E62">
            <w:pPr>
              <w:jc w:val="center"/>
              <w:rPr>
                <w:sz w:val="22"/>
              </w:rPr>
            </w:pPr>
            <w:r w:rsidRPr="00A5746B">
              <w:rPr>
                <w:sz w:val="22"/>
              </w:rPr>
              <w:t>0,135</w:t>
            </w:r>
          </w:p>
        </w:tc>
        <w:tc>
          <w:tcPr>
            <w:tcW w:w="430" w:type="pct"/>
            <w:tcBorders>
              <w:top w:val="single" w:sz="8" w:space="0" w:color="auto"/>
              <w:left w:val="single" w:sz="4" w:space="0" w:color="auto"/>
              <w:bottom w:val="single" w:sz="8" w:space="0" w:color="auto"/>
              <w:right w:val="single" w:sz="8" w:space="0" w:color="auto"/>
            </w:tcBorders>
            <w:shd w:val="clear" w:color="auto" w:fill="FFFFFF"/>
            <w:vAlign w:val="center"/>
          </w:tcPr>
          <w:p w:rsidR="00354E62" w:rsidRPr="00A5746B" w:rsidRDefault="00354E62">
            <w:pPr>
              <w:jc w:val="center"/>
              <w:rPr>
                <w:sz w:val="22"/>
              </w:rPr>
            </w:pPr>
            <w:r w:rsidRPr="00A5746B">
              <w:rPr>
                <w:sz w:val="22"/>
              </w:rPr>
              <w:t>0,135</w:t>
            </w:r>
          </w:p>
        </w:tc>
      </w:tr>
      <w:tr w:rsidR="00354E62" w:rsidRPr="00A5746B" w:rsidTr="00C52F24">
        <w:trPr>
          <w:cantSplit/>
        </w:trPr>
        <w:tc>
          <w:tcPr>
            <w:tcW w:w="250" w:type="pct"/>
            <w:shd w:val="clear" w:color="auto" w:fill="FFFFFF"/>
            <w:vAlign w:val="center"/>
          </w:tcPr>
          <w:p w:rsidR="00354E62" w:rsidRPr="00A5746B" w:rsidRDefault="00354E62" w:rsidP="00E1104F">
            <w:pPr>
              <w:pStyle w:val="ab"/>
              <w:jc w:val="center"/>
              <w:rPr>
                <w:sz w:val="22"/>
                <w:szCs w:val="22"/>
              </w:rPr>
            </w:pPr>
            <w:r w:rsidRPr="00A5746B">
              <w:rPr>
                <w:sz w:val="22"/>
                <w:szCs w:val="22"/>
              </w:rPr>
              <w:t>17</w:t>
            </w:r>
          </w:p>
        </w:tc>
        <w:tc>
          <w:tcPr>
            <w:tcW w:w="1475" w:type="pct"/>
            <w:tcBorders>
              <w:top w:val="single" w:sz="4" w:space="0" w:color="auto"/>
              <w:left w:val="single" w:sz="4" w:space="0" w:color="auto"/>
              <w:bottom w:val="single" w:sz="4" w:space="0" w:color="auto"/>
              <w:right w:val="single" w:sz="4" w:space="0" w:color="auto"/>
            </w:tcBorders>
            <w:shd w:val="clear" w:color="auto" w:fill="auto"/>
            <w:vAlign w:val="center"/>
          </w:tcPr>
          <w:p w:rsidR="00354E62" w:rsidRPr="00A5746B" w:rsidRDefault="00354E62">
            <w:pPr>
              <w:rPr>
                <w:sz w:val="22"/>
              </w:rPr>
            </w:pPr>
            <w:r w:rsidRPr="00A5746B">
              <w:rPr>
                <w:sz w:val="22"/>
              </w:rPr>
              <w:t>Котельная (с.Елово, ул. Школьная, 11а)</w:t>
            </w:r>
          </w:p>
        </w:tc>
        <w:tc>
          <w:tcPr>
            <w:tcW w:w="387" w:type="pct"/>
            <w:shd w:val="clear" w:color="auto" w:fill="FFFFFF"/>
            <w:vAlign w:val="center"/>
          </w:tcPr>
          <w:p w:rsidR="00354E62" w:rsidRPr="00A5746B" w:rsidRDefault="00354E62">
            <w:pPr>
              <w:jc w:val="center"/>
              <w:rPr>
                <w:sz w:val="22"/>
              </w:rPr>
            </w:pPr>
            <w:r w:rsidRPr="00A5746B">
              <w:rPr>
                <w:sz w:val="22"/>
              </w:rPr>
              <w:t>0,116</w:t>
            </w:r>
          </w:p>
        </w:tc>
        <w:tc>
          <w:tcPr>
            <w:tcW w:w="377" w:type="pct"/>
            <w:shd w:val="clear" w:color="auto" w:fill="FFFFFF"/>
            <w:vAlign w:val="center"/>
          </w:tcPr>
          <w:p w:rsidR="00354E62" w:rsidRPr="00A5746B" w:rsidRDefault="00354E62">
            <w:pPr>
              <w:jc w:val="center"/>
              <w:rPr>
                <w:sz w:val="22"/>
              </w:rPr>
            </w:pPr>
            <w:r w:rsidRPr="00A5746B">
              <w:rPr>
                <w:sz w:val="22"/>
              </w:rPr>
              <w:t>0,116</w:t>
            </w:r>
          </w:p>
        </w:tc>
        <w:tc>
          <w:tcPr>
            <w:tcW w:w="414" w:type="pct"/>
            <w:shd w:val="clear" w:color="auto" w:fill="FFFFFF"/>
            <w:vAlign w:val="center"/>
          </w:tcPr>
          <w:p w:rsidR="00354E62" w:rsidRPr="00A5746B" w:rsidRDefault="00354E62">
            <w:pPr>
              <w:jc w:val="center"/>
              <w:rPr>
                <w:sz w:val="22"/>
              </w:rPr>
            </w:pPr>
            <w:r w:rsidRPr="00A5746B">
              <w:rPr>
                <w:sz w:val="22"/>
              </w:rPr>
              <w:t>0,116</w:t>
            </w:r>
          </w:p>
        </w:tc>
        <w:tc>
          <w:tcPr>
            <w:tcW w:w="415" w:type="pct"/>
            <w:tcBorders>
              <w:top w:val="single" w:sz="8" w:space="0" w:color="auto"/>
              <w:left w:val="nil"/>
              <w:bottom w:val="single" w:sz="8" w:space="0" w:color="auto"/>
              <w:right w:val="single" w:sz="4" w:space="0" w:color="auto"/>
            </w:tcBorders>
            <w:shd w:val="clear" w:color="auto" w:fill="FFFFFF"/>
            <w:noWrap/>
            <w:vAlign w:val="center"/>
          </w:tcPr>
          <w:p w:rsidR="00354E62" w:rsidRPr="00A5746B" w:rsidRDefault="00354E62">
            <w:pPr>
              <w:jc w:val="center"/>
              <w:rPr>
                <w:sz w:val="22"/>
              </w:rPr>
            </w:pPr>
            <w:r w:rsidRPr="00A5746B">
              <w:rPr>
                <w:sz w:val="22"/>
              </w:rPr>
              <w:t>0,116</w:t>
            </w:r>
          </w:p>
        </w:tc>
        <w:tc>
          <w:tcPr>
            <w:tcW w:w="407" w:type="pct"/>
            <w:tcBorders>
              <w:top w:val="single" w:sz="8" w:space="0" w:color="auto"/>
              <w:left w:val="single" w:sz="4" w:space="0" w:color="auto"/>
              <w:bottom w:val="single" w:sz="8" w:space="0" w:color="auto"/>
              <w:right w:val="single" w:sz="8" w:space="0" w:color="auto"/>
            </w:tcBorders>
            <w:shd w:val="clear" w:color="auto" w:fill="FFFFFF"/>
            <w:vAlign w:val="center"/>
          </w:tcPr>
          <w:p w:rsidR="00354E62" w:rsidRPr="00A5746B" w:rsidRDefault="00354E62">
            <w:pPr>
              <w:jc w:val="center"/>
              <w:rPr>
                <w:sz w:val="22"/>
              </w:rPr>
            </w:pPr>
            <w:r w:rsidRPr="00A5746B">
              <w:rPr>
                <w:sz w:val="22"/>
              </w:rPr>
              <w:t>0,116</w:t>
            </w:r>
          </w:p>
        </w:tc>
        <w:tc>
          <w:tcPr>
            <w:tcW w:w="407" w:type="pct"/>
            <w:tcBorders>
              <w:top w:val="single" w:sz="8" w:space="0" w:color="auto"/>
              <w:left w:val="nil"/>
              <w:bottom w:val="single" w:sz="8" w:space="0" w:color="auto"/>
              <w:right w:val="single" w:sz="4" w:space="0" w:color="auto"/>
            </w:tcBorders>
            <w:shd w:val="clear" w:color="auto" w:fill="FFFFFF"/>
            <w:vAlign w:val="center"/>
          </w:tcPr>
          <w:p w:rsidR="00354E62" w:rsidRPr="00A5746B" w:rsidRDefault="00354E62">
            <w:pPr>
              <w:jc w:val="center"/>
              <w:rPr>
                <w:sz w:val="22"/>
              </w:rPr>
            </w:pPr>
            <w:r w:rsidRPr="00A5746B">
              <w:rPr>
                <w:sz w:val="22"/>
              </w:rPr>
              <w:t>0,116</w:t>
            </w:r>
          </w:p>
        </w:tc>
        <w:tc>
          <w:tcPr>
            <w:tcW w:w="438" w:type="pct"/>
            <w:tcBorders>
              <w:top w:val="single" w:sz="8" w:space="0" w:color="auto"/>
              <w:left w:val="single" w:sz="4" w:space="0" w:color="auto"/>
              <w:bottom w:val="single" w:sz="8" w:space="0" w:color="auto"/>
              <w:right w:val="single" w:sz="8" w:space="0" w:color="auto"/>
            </w:tcBorders>
            <w:shd w:val="clear" w:color="auto" w:fill="FFFFFF"/>
            <w:vAlign w:val="center"/>
          </w:tcPr>
          <w:p w:rsidR="00354E62" w:rsidRPr="00A5746B" w:rsidRDefault="00354E62">
            <w:pPr>
              <w:jc w:val="center"/>
              <w:rPr>
                <w:sz w:val="22"/>
              </w:rPr>
            </w:pPr>
            <w:r w:rsidRPr="00A5746B">
              <w:rPr>
                <w:sz w:val="22"/>
              </w:rPr>
              <w:t>0,116</w:t>
            </w:r>
          </w:p>
        </w:tc>
        <w:tc>
          <w:tcPr>
            <w:tcW w:w="430" w:type="pct"/>
            <w:tcBorders>
              <w:top w:val="single" w:sz="8" w:space="0" w:color="auto"/>
              <w:left w:val="single" w:sz="4" w:space="0" w:color="auto"/>
              <w:bottom w:val="single" w:sz="8" w:space="0" w:color="auto"/>
              <w:right w:val="single" w:sz="8" w:space="0" w:color="auto"/>
            </w:tcBorders>
            <w:shd w:val="clear" w:color="auto" w:fill="FFFFFF"/>
            <w:vAlign w:val="center"/>
          </w:tcPr>
          <w:p w:rsidR="00354E62" w:rsidRPr="00A5746B" w:rsidRDefault="00354E62">
            <w:pPr>
              <w:jc w:val="center"/>
              <w:rPr>
                <w:sz w:val="22"/>
              </w:rPr>
            </w:pPr>
            <w:r w:rsidRPr="00A5746B">
              <w:rPr>
                <w:sz w:val="22"/>
              </w:rPr>
              <w:t>0,116</w:t>
            </w:r>
          </w:p>
        </w:tc>
      </w:tr>
      <w:tr w:rsidR="00354E62" w:rsidRPr="00A5746B" w:rsidTr="00C52F24">
        <w:trPr>
          <w:cantSplit/>
        </w:trPr>
        <w:tc>
          <w:tcPr>
            <w:tcW w:w="250" w:type="pct"/>
            <w:shd w:val="clear" w:color="auto" w:fill="FFFFFF"/>
            <w:vAlign w:val="center"/>
          </w:tcPr>
          <w:p w:rsidR="00354E62" w:rsidRPr="00A5746B" w:rsidRDefault="00354E62" w:rsidP="00E1104F">
            <w:pPr>
              <w:pStyle w:val="ab"/>
              <w:jc w:val="center"/>
              <w:rPr>
                <w:sz w:val="22"/>
                <w:szCs w:val="22"/>
              </w:rPr>
            </w:pPr>
            <w:r w:rsidRPr="00A5746B">
              <w:rPr>
                <w:sz w:val="22"/>
                <w:szCs w:val="22"/>
              </w:rPr>
              <w:t>18</w:t>
            </w:r>
          </w:p>
        </w:tc>
        <w:tc>
          <w:tcPr>
            <w:tcW w:w="1475" w:type="pct"/>
            <w:tcBorders>
              <w:top w:val="single" w:sz="4" w:space="0" w:color="auto"/>
              <w:left w:val="single" w:sz="4" w:space="0" w:color="auto"/>
              <w:bottom w:val="single" w:sz="4" w:space="0" w:color="auto"/>
              <w:right w:val="single" w:sz="4" w:space="0" w:color="auto"/>
            </w:tcBorders>
            <w:shd w:val="clear" w:color="auto" w:fill="auto"/>
            <w:vAlign w:val="center"/>
          </w:tcPr>
          <w:p w:rsidR="00354E62" w:rsidRPr="00A5746B" w:rsidRDefault="00354E62">
            <w:pPr>
              <w:rPr>
                <w:sz w:val="22"/>
              </w:rPr>
            </w:pPr>
            <w:r w:rsidRPr="00A5746B">
              <w:rPr>
                <w:sz w:val="22"/>
              </w:rPr>
              <w:t>Котельная (п.Яр, ул. Пролетарская, 14)</w:t>
            </w:r>
          </w:p>
        </w:tc>
        <w:tc>
          <w:tcPr>
            <w:tcW w:w="387" w:type="pct"/>
            <w:shd w:val="clear" w:color="auto" w:fill="FFFFFF"/>
            <w:vAlign w:val="center"/>
          </w:tcPr>
          <w:p w:rsidR="00354E62" w:rsidRPr="00A5746B" w:rsidRDefault="00354E62">
            <w:pPr>
              <w:jc w:val="center"/>
              <w:rPr>
                <w:sz w:val="22"/>
              </w:rPr>
            </w:pPr>
            <w:r w:rsidRPr="00A5746B">
              <w:rPr>
                <w:sz w:val="22"/>
              </w:rPr>
              <w:t>0,041</w:t>
            </w:r>
          </w:p>
        </w:tc>
        <w:tc>
          <w:tcPr>
            <w:tcW w:w="377" w:type="pct"/>
            <w:shd w:val="clear" w:color="auto" w:fill="FFFFFF"/>
            <w:vAlign w:val="center"/>
          </w:tcPr>
          <w:p w:rsidR="00354E62" w:rsidRPr="00A5746B" w:rsidRDefault="00354E62">
            <w:pPr>
              <w:jc w:val="center"/>
              <w:rPr>
                <w:sz w:val="22"/>
              </w:rPr>
            </w:pPr>
            <w:r w:rsidRPr="00A5746B">
              <w:rPr>
                <w:sz w:val="22"/>
              </w:rPr>
              <w:t>0,041</w:t>
            </w:r>
          </w:p>
        </w:tc>
        <w:tc>
          <w:tcPr>
            <w:tcW w:w="414" w:type="pct"/>
            <w:shd w:val="clear" w:color="auto" w:fill="FFFFFF"/>
            <w:vAlign w:val="center"/>
          </w:tcPr>
          <w:p w:rsidR="00354E62" w:rsidRPr="00A5746B" w:rsidRDefault="00354E62">
            <w:pPr>
              <w:jc w:val="center"/>
              <w:rPr>
                <w:sz w:val="22"/>
              </w:rPr>
            </w:pPr>
            <w:r w:rsidRPr="00A5746B">
              <w:rPr>
                <w:sz w:val="22"/>
              </w:rPr>
              <w:t>0,041</w:t>
            </w:r>
          </w:p>
        </w:tc>
        <w:tc>
          <w:tcPr>
            <w:tcW w:w="415" w:type="pct"/>
            <w:tcBorders>
              <w:top w:val="single" w:sz="8" w:space="0" w:color="auto"/>
              <w:left w:val="nil"/>
              <w:bottom w:val="single" w:sz="8" w:space="0" w:color="auto"/>
              <w:right w:val="single" w:sz="4" w:space="0" w:color="auto"/>
            </w:tcBorders>
            <w:shd w:val="clear" w:color="auto" w:fill="FFFFFF"/>
            <w:noWrap/>
            <w:vAlign w:val="center"/>
          </w:tcPr>
          <w:p w:rsidR="00354E62" w:rsidRPr="00A5746B" w:rsidRDefault="00354E62">
            <w:pPr>
              <w:jc w:val="center"/>
              <w:rPr>
                <w:sz w:val="22"/>
              </w:rPr>
            </w:pPr>
            <w:r w:rsidRPr="00A5746B">
              <w:rPr>
                <w:sz w:val="22"/>
              </w:rPr>
              <w:t>0,121</w:t>
            </w:r>
          </w:p>
        </w:tc>
        <w:tc>
          <w:tcPr>
            <w:tcW w:w="407" w:type="pct"/>
            <w:tcBorders>
              <w:top w:val="single" w:sz="8" w:space="0" w:color="auto"/>
              <w:left w:val="single" w:sz="4" w:space="0" w:color="auto"/>
              <w:bottom w:val="single" w:sz="8" w:space="0" w:color="auto"/>
              <w:right w:val="single" w:sz="8" w:space="0" w:color="auto"/>
            </w:tcBorders>
            <w:shd w:val="clear" w:color="auto" w:fill="FFFFFF"/>
            <w:vAlign w:val="center"/>
          </w:tcPr>
          <w:p w:rsidR="00354E62" w:rsidRPr="00A5746B" w:rsidRDefault="00354E62">
            <w:pPr>
              <w:jc w:val="center"/>
              <w:rPr>
                <w:sz w:val="22"/>
              </w:rPr>
            </w:pPr>
            <w:r w:rsidRPr="00A5746B">
              <w:rPr>
                <w:sz w:val="22"/>
              </w:rPr>
              <w:t>0,121</w:t>
            </w:r>
          </w:p>
        </w:tc>
        <w:tc>
          <w:tcPr>
            <w:tcW w:w="407" w:type="pct"/>
            <w:tcBorders>
              <w:top w:val="single" w:sz="8" w:space="0" w:color="auto"/>
              <w:left w:val="nil"/>
              <w:bottom w:val="single" w:sz="8" w:space="0" w:color="auto"/>
              <w:right w:val="single" w:sz="4" w:space="0" w:color="auto"/>
            </w:tcBorders>
            <w:shd w:val="clear" w:color="auto" w:fill="FFFFFF"/>
            <w:vAlign w:val="center"/>
          </w:tcPr>
          <w:p w:rsidR="00354E62" w:rsidRPr="00A5746B" w:rsidRDefault="00354E62">
            <w:pPr>
              <w:jc w:val="center"/>
              <w:rPr>
                <w:sz w:val="22"/>
              </w:rPr>
            </w:pPr>
            <w:r w:rsidRPr="00A5746B">
              <w:rPr>
                <w:sz w:val="22"/>
              </w:rPr>
              <w:t>0,121</w:t>
            </w:r>
          </w:p>
        </w:tc>
        <w:tc>
          <w:tcPr>
            <w:tcW w:w="438" w:type="pct"/>
            <w:tcBorders>
              <w:top w:val="single" w:sz="8" w:space="0" w:color="auto"/>
              <w:left w:val="single" w:sz="4" w:space="0" w:color="auto"/>
              <w:bottom w:val="single" w:sz="8" w:space="0" w:color="auto"/>
              <w:right w:val="single" w:sz="8" w:space="0" w:color="auto"/>
            </w:tcBorders>
            <w:shd w:val="clear" w:color="auto" w:fill="FFFFFF"/>
            <w:vAlign w:val="center"/>
          </w:tcPr>
          <w:p w:rsidR="00354E62" w:rsidRPr="00A5746B" w:rsidRDefault="00354E62">
            <w:pPr>
              <w:jc w:val="center"/>
              <w:rPr>
                <w:sz w:val="22"/>
              </w:rPr>
            </w:pPr>
            <w:r w:rsidRPr="00A5746B">
              <w:rPr>
                <w:sz w:val="22"/>
              </w:rPr>
              <w:t>0,121</w:t>
            </w:r>
          </w:p>
        </w:tc>
        <w:tc>
          <w:tcPr>
            <w:tcW w:w="430" w:type="pct"/>
            <w:tcBorders>
              <w:top w:val="single" w:sz="8" w:space="0" w:color="auto"/>
              <w:left w:val="single" w:sz="4" w:space="0" w:color="auto"/>
              <w:bottom w:val="single" w:sz="8" w:space="0" w:color="auto"/>
              <w:right w:val="single" w:sz="8" w:space="0" w:color="auto"/>
            </w:tcBorders>
            <w:shd w:val="clear" w:color="auto" w:fill="FFFFFF"/>
            <w:vAlign w:val="center"/>
          </w:tcPr>
          <w:p w:rsidR="00354E62" w:rsidRPr="00A5746B" w:rsidRDefault="00354E62">
            <w:pPr>
              <w:jc w:val="center"/>
              <w:rPr>
                <w:sz w:val="22"/>
              </w:rPr>
            </w:pPr>
            <w:r w:rsidRPr="00A5746B">
              <w:rPr>
                <w:sz w:val="22"/>
              </w:rPr>
              <w:t>0,121</w:t>
            </w:r>
          </w:p>
        </w:tc>
      </w:tr>
      <w:tr w:rsidR="00354E62" w:rsidRPr="00A5746B" w:rsidTr="00C52F24">
        <w:trPr>
          <w:cantSplit/>
        </w:trPr>
        <w:tc>
          <w:tcPr>
            <w:tcW w:w="250" w:type="pct"/>
            <w:shd w:val="clear" w:color="auto" w:fill="FFFFFF"/>
            <w:vAlign w:val="center"/>
          </w:tcPr>
          <w:p w:rsidR="00354E62" w:rsidRPr="00A5746B" w:rsidRDefault="00354E62" w:rsidP="00E1104F">
            <w:pPr>
              <w:pStyle w:val="ab"/>
              <w:jc w:val="center"/>
              <w:rPr>
                <w:sz w:val="22"/>
                <w:szCs w:val="22"/>
              </w:rPr>
            </w:pPr>
            <w:r w:rsidRPr="00A5746B">
              <w:rPr>
                <w:sz w:val="22"/>
                <w:szCs w:val="22"/>
              </w:rPr>
              <w:t>19</w:t>
            </w:r>
          </w:p>
        </w:tc>
        <w:tc>
          <w:tcPr>
            <w:tcW w:w="1475" w:type="pct"/>
            <w:tcBorders>
              <w:top w:val="single" w:sz="4" w:space="0" w:color="auto"/>
              <w:left w:val="single" w:sz="4" w:space="0" w:color="auto"/>
              <w:bottom w:val="single" w:sz="4" w:space="0" w:color="auto"/>
              <w:right w:val="single" w:sz="4" w:space="0" w:color="auto"/>
            </w:tcBorders>
            <w:shd w:val="clear" w:color="auto" w:fill="auto"/>
            <w:vAlign w:val="center"/>
          </w:tcPr>
          <w:p w:rsidR="00354E62" w:rsidRPr="00A5746B" w:rsidRDefault="00354E62">
            <w:pPr>
              <w:rPr>
                <w:sz w:val="22"/>
              </w:rPr>
            </w:pPr>
            <w:r w:rsidRPr="00A5746B">
              <w:rPr>
                <w:sz w:val="22"/>
              </w:rPr>
              <w:t>Котельная (п. Яр, пер. Яр-пост, 1-1а)</w:t>
            </w:r>
          </w:p>
        </w:tc>
        <w:tc>
          <w:tcPr>
            <w:tcW w:w="387" w:type="pct"/>
            <w:shd w:val="clear" w:color="auto" w:fill="FFFFFF"/>
            <w:vAlign w:val="center"/>
          </w:tcPr>
          <w:p w:rsidR="00354E62" w:rsidRPr="00A5746B" w:rsidRDefault="00354E62">
            <w:pPr>
              <w:jc w:val="center"/>
              <w:rPr>
                <w:sz w:val="22"/>
              </w:rPr>
            </w:pPr>
            <w:r w:rsidRPr="00A5746B">
              <w:rPr>
                <w:sz w:val="22"/>
              </w:rPr>
              <w:t>0,65</w:t>
            </w:r>
          </w:p>
        </w:tc>
        <w:tc>
          <w:tcPr>
            <w:tcW w:w="377" w:type="pct"/>
            <w:shd w:val="clear" w:color="auto" w:fill="FFFFFF"/>
            <w:vAlign w:val="center"/>
          </w:tcPr>
          <w:p w:rsidR="00354E62" w:rsidRPr="00A5746B" w:rsidRDefault="00354E62">
            <w:pPr>
              <w:jc w:val="center"/>
              <w:rPr>
                <w:sz w:val="22"/>
              </w:rPr>
            </w:pPr>
            <w:r w:rsidRPr="00A5746B">
              <w:rPr>
                <w:sz w:val="22"/>
              </w:rPr>
              <w:t>0,650</w:t>
            </w:r>
          </w:p>
        </w:tc>
        <w:tc>
          <w:tcPr>
            <w:tcW w:w="414" w:type="pct"/>
            <w:shd w:val="clear" w:color="auto" w:fill="FFFFFF"/>
            <w:vAlign w:val="center"/>
          </w:tcPr>
          <w:p w:rsidR="00354E62" w:rsidRPr="00A5746B" w:rsidRDefault="00354E62">
            <w:pPr>
              <w:jc w:val="center"/>
              <w:rPr>
                <w:sz w:val="22"/>
              </w:rPr>
            </w:pPr>
            <w:r w:rsidRPr="00A5746B">
              <w:rPr>
                <w:sz w:val="22"/>
              </w:rPr>
              <w:t>0,650</w:t>
            </w:r>
          </w:p>
        </w:tc>
        <w:tc>
          <w:tcPr>
            <w:tcW w:w="415" w:type="pct"/>
            <w:tcBorders>
              <w:top w:val="single" w:sz="8" w:space="0" w:color="auto"/>
              <w:left w:val="nil"/>
              <w:bottom w:val="single" w:sz="8" w:space="0" w:color="auto"/>
              <w:right w:val="single" w:sz="4" w:space="0" w:color="auto"/>
            </w:tcBorders>
            <w:shd w:val="clear" w:color="auto" w:fill="FFFFFF"/>
            <w:noWrap/>
            <w:vAlign w:val="center"/>
          </w:tcPr>
          <w:p w:rsidR="00354E62" w:rsidRPr="00A5746B" w:rsidRDefault="00354E62">
            <w:pPr>
              <w:jc w:val="center"/>
              <w:rPr>
                <w:sz w:val="22"/>
              </w:rPr>
            </w:pPr>
            <w:r w:rsidRPr="00A5746B">
              <w:rPr>
                <w:sz w:val="22"/>
              </w:rPr>
              <w:t>0,650</w:t>
            </w:r>
          </w:p>
        </w:tc>
        <w:tc>
          <w:tcPr>
            <w:tcW w:w="407" w:type="pct"/>
            <w:tcBorders>
              <w:top w:val="single" w:sz="8" w:space="0" w:color="auto"/>
              <w:left w:val="single" w:sz="4" w:space="0" w:color="auto"/>
              <w:bottom w:val="single" w:sz="8" w:space="0" w:color="auto"/>
              <w:right w:val="single" w:sz="8" w:space="0" w:color="auto"/>
            </w:tcBorders>
            <w:shd w:val="clear" w:color="auto" w:fill="FFFFFF"/>
            <w:vAlign w:val="center"/>
          </w:tcPr>
          <w:p w:rsidR="00354E62" w:rsidRPr="00A5746B" w:rsidRDefault="00354E62">
            <w:pPr>
              <w:jc w:val="center"/>
              <w:rPr>
                <w:sz w:val="22"/>
              </w:rPr>
            </w:pPr>
            <w:r w:rsidRPr="00A5746B">
              <w:rPr>
                <w:sz w:val="22"/>
              </w:rPr>
              <w:t>0,650</w:t>
            </w:r>
          </w:p>
        </w:tc>
        <w:tc>
          <w:tcPr>
            <w:tcW w:w="407" w:type="pct"/>
            <w:tcBorders>
              <w:top w:val="single" w:sz="8" w:space="0" w:color="auto"/>
              <w:left w:val="nil"/>
              <w:bottom w:val="single" w:sz="8" w:space="0" w:color="auto"/>
              <w:right w:val="single" w:sz="4" w:space="0" w:color="auto"/>
            </w:tcBorders>
            <w:shd w:val="clear" w:color="auto" w:fill="FFFFFF"/>
            <w:vAlign w:val="center"/>
          </w:tcPr>
          <w:p w:rsidR="00354E62" w:rsidRPr="00A5746B" w:rsidRDefault="00354E62">
            <w:pPr>
              <w:jc w:val="center"/>
              <w:rPr>
                <w:sz w:val="22"/>
              </w:rPr>
            </w:pPr>
            <w:r w:rsidRPr="00A5746B">
              <w:rPr>
                <w:sz w:val="22"/>
              </w:rPr>
              <w:t>0,650</w:t>
            </w:r>
          </w:p>
        </w:tc>
        <w:tc>
          <w:tcPr>
            <w:tcW w:w="438" w:type="pct"/>
            <w:tcBorders>
              <w:top w:val="single" w:sz="8" w:space="0" w:color="auto"/>
              <w:left w:val="single" w:sz="4" w:space="0" w:color="auto"/>
              <w:bottom w:val="single" w:sz="8" w:space="0" w:color="auto"/>
              <w:right w:val="single" w:sz="8" w:space="0" w:color="auto"/>
            </w:tcBorders>
            <w:shd w:val="clear" w:color="auto" w:fill="FFFFFF"/>
            <w:vAlign w:val="center"/>
          </w:tcPr>
          <w:p w:rsidR="00354E62" w:rsidRPr="00A5746B" w:rsidRDefault="00354E62">
            <w:pPr>
              <w:jc w:val="center"/>
              <w:rPr>
                <w:sz w:val="22"/>
              </w:rPr>
            </w:pPr>
            <w:r w:rsidRPr="00A5746B">
              <w:rPr>
                <w:sz w:val="22"/>
              </w:rPr>
              <w:t>0,650</w:t>
            </w:r>
          </w:p>
        </w:tc>
        <w:tc>
          <w:tcPr>
            <w:tcW w:w="430" w:type="pct"/>
            <w:tcBorders>
              <w:top w:val="single" w:sz="8" w:space="0" w:color="auto"/>
              <w:left w:val="single" w:sz="4" w:space="0" w:color="auto"/>
              <w:bottom w:val="single" w:sz="8" w:space="0" w:color="auto"/>
              <w:right w:val="single" w:sz="8" w:space="0" w:color="auto"/>
            </w:tcBorders>
            <w:shd w:val="clear" w:color="auto" w:fill="FFFFFF"/>
            <w:vAlign w:val="center"/>
          </w:tcPr>
          <w:p w:rsidR="00354E62" w:rsidRPr="00A5746B" w:rsidRDefault="00354E62">
            <w:pPr>
              <w:jc w:val="center"/>
              <w:rPr>
                <w:sz w:val="22"/>
              </w:rPr>
            </w:pPr>
            <w:r w:rsidRPr="00A5746B">
              <w:rPr>
                <w:sz w:val="22"/>
              </w:rPr>
              <w:t>0,650</w:t>
            </w:r>
          </w:p>
        </w:tc>
      </w:tr>
    </w:tbl>
    <w:p w:rsidR="00D406F3" w:rsidRPr="00A5746B" w:rsidRDefault="00D406F3" w:rsidP="0006129B"/>
    <w:p w:rsidR="00866DD0" w:rsidRPr="00A5746B" w:rsidRDefault="00866DD0" w:rsidP="0006129B">
      <w:pPr>
        <w:pStyle w:val="Affb"/>
      </w:pPr>
      <w:r w:rsidRPr="00A5746B">
        <w:t>Прогноз приростов объемов потребления теплоносителя рассмотрен в Главе 6 Обосновывающих материалов.</w:t>
      </w:r>
    </w:p>
    <w:p w:rsidR="00027782" w:rsidRPr="00A5746B" w:rsidRDefault="00F8193E" w:rsidP="0006129B">
      <w:pPr>
        <w:pStyle w:val="21"/>
        <w:spacing w:line="240" w:lineRule="auto"/>
        <w:rPr>
          <w:lang w:eastAsia="ru-RU"/>
        </w:rPr>
      </w:pPr>
      <w:bookmarkStart w:id="161" w:name="_Toc121588497"/>
      <w:r w:rsidRPr="00A5746B">
        <w:rPr>
          <w:lang w:eastAsia="ru-RU"/>
        </w:rPr>
        <w:t>2.5</w:t>
      </w:r>
      <w:r w:rsidR="00027782" w:rsidRPr="00A5746B">
        <w:rPr>
          <w:lang w:eastAsia="ru-RU"/>
        </w:rPr>
        <w:t xml:space="preserve"> </w:t>
      </w:r>
      <w:r w:rsidRPr="00A5746B">
        <w:rPr>
          <w:lang w:eastAsia="ru-RU"/>
        </w:rPr>
        <w:t>П</w:t>
      </w:r>
      <w:r w:rsidR="00274C31" w:rsidRPr="00A5746B">
        <w:rPr>
          <w:lang w:eastAsia="ru-RU"/>
        </w:rPr>
        <w:t>рогнозы приростов объемов потребления тепловой энергии (мощности) и теплоносителя с разделением по видам те</w:t>
      </w:r>
      <w:r w:rsidR="00274C31" w:rsidRPr="00A5746B">
        <w:rPr>
          <w:lang w:eastAsia="ru-RU"/>
        </w:rPr>
        <w:t>п</w:t>
      </w:r>
      <w:r w:rsidR="00274C31" w:rsidRPr="00A5746B">
        <w:rPr>
          <w:lang w:eastAsia="ru-RU"/>
        </w:rPr>
        <w:t>лопотребления в расчетных элементах территориального деления и в зонах действия индивидуального теплоснабжения на каждом этапе</w:t>
      </w:r>
      <w:bookmarkEnd w:id="161"/>
    </w:p>
    <w:p w:rsidR="00C52F24" w:rsidRPr="00A5746B" w:rsidRDefault="00C52F24" w:rsidP="00C52F24">
      <w:pPr>
        <w:pStyle w:val="Affb"/>
      </w:pPr>
      <w:r w:rsidRPr="00A5746B">
        <w:t>Отопление вновь строящихся многоквартирных жилых домов, а также социально-значимых объектов планируется осуществлять от существующих источников теплоснабжения. Прогнозные приросты объемов потребления тепловой энергии (мощности) приведены в табл</w:t>
      </w:r>
      <w:r w:rsidRPr="00A5746B">
        <w:t>и</w:t>
      </w:r>
      <w:r w:rsidRPr="00A5746B">
        <w:t>це 48. 5 Прогнозы приростов объемов потребления теплоносителя рассмотрены в Главе 4.</w:t>
      </w:r>
    </w:p>
    <w:p w:rsidR="00C52F24" w:rsidRPr="00A5746B" w:rsidRDefault="00C52F24" w:rsidP="00C52F24">
      <w:pPr>
        <w:pStyle w:val="Affb"/>
      </w:pPr>
      <w:r w:rsidRPr="00A5746B">
        <w:rPr>
          <w:szCs w:val="24"/>
        </w:rPr>
        <w:t>Д</w:t>
      </w:r>
      <w:r w:rsidRPr="00A5746B">
        <w:t>ля отопления и горячего водоснабжения индивидуальных домов рекомендуется применение индивидуальных двухконтурных котлов, работающих на газовом и твердом топливе. Выбор индивидуальных источников тепла объясняется тем, что объекты имеют незначительную тепловую нагрузку и находятся на значительном расстоянии друг от друга, что влечет за собой большие потери в тепловых сетях и знач</w:t>
      </w:r>
      <w:r w:rsidRPr="00A5746B">
        <w:t>и</w:t>
      </w:r>
      <w:r w:rsidRPr="00A5746B">
        <w:t>тельные капвложения по их прокладке.</w:t>
      </w:r>
    </w:p>
    <w:p w:rsidR="00C52F24" w:rsidRPr="00A5746B" w:rsidRDefault="00C52F24" w:rsidP="00C52F24">
      <w:pPr>
        <w:pStyle w:val="Affb"/>
      </w:pPr>
      <w:r w:rsidRPr="00A5746B">
        <w:lastRenderedPageBreak/>
        <w:t>Для теплоснабжения вновь строящихся зданий (группы зданий) с небольшим теплопотреблением и промышленных объектов рекоме</w:t>
      </w:r>
      <w:r w:rsidRPr="00A5746B">
        <w:t>н</w:t>
      </w:r>
      <w:r w:rsidRPr="00A5746B">
        <w:t>дуется использовать автономные источники тепла: отдельностоящие и пристроенные блочно-модульные котельные малой мощности.</w:t>
      </w:r>
    </w:p>
    <w:p w:rsidR="00027782" w:rsidRPr="00A5746B" w:rsidRDefault="00F8193E" w:rsidP="0006129B">
      <w:pPr>
        <w:pStyle w:val="21"/>
        <w:spacing w:line="240" w:lineRule="auto"/>
        <w:rPr>
          <w:lang w:eastAsia="ru-RU"/>
        </w:rPr>
      </w:pPr>
      <w:bookmarkStart w:id="162" w:name="_Toc121588498"/>
      <w:r w:rsidRPr="00A5746B">
        <w:rPr>
          <w:lang w:eastAsia="ru-RU"/>
        </w:rPr>
        <w:t>2.6</w:t>
      </w:r>
      <w:r w:rsidR="00027782" w:rsidRPr="00A5746B">
        <w:rPr>
          <w:lang w:eastAsia="ru-RU"/>
        </w:rPr>
        <w:t xml:space="preserve"> </w:t>
      </w:r>
      <w:r w:rsidRPr="00A5746B">
        <w:rPr>
          <w:lang w:eastAsia="ru-RU"/>
        </w:rPr>
        <w:t>П</w:t>
      </w:r>
      <w:r w:rsidR="00274C31" w:rsidRPr="00A5746B">
        <w:rPr>
          <w:lang w:eastAsia="ru-RU"/>
        </w:rPr>
        <w:t>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bookmarkEnd w:id="162"/>
    </w:p>
    <w:p w:rsidR="00E15079" w:rsidRPr="00A5746B" w:rsidRDefault="00E15079" w:rsidP="0006129B">
      <w:pPr>
        <w:tabs>
          <w:tab w:val="left" w:pos="0"/>
        </w:tabs>
        <w:ind w:firstLine="709"/>
        <w:rPr>
          <w:rFonts w:eastAsia="Times New Roman"/>
          <w:szCs w:val="24"/>
          <w:lang w:eastAsia="ru-RU"/>
        </w:rPr>
      </w:pPr>
      <w:bookmarkStart w:id="163" w:name="_Toc33877581"/>
      <w:r w:rsidRPr="00A5746B">
        <w:rPr>
          <w:rFonts w:eastAsia="Times New Roman"/>
          <w:szCs w:val="24"/>
          <w:lang w:eastAsia="ru-RU"/>
        </w:rPr>
        <w:t>Перспективное развитие промышленности намечается, в основном, за счет развития и реконструкции существующих предприятий.</w:t>
      </w:r>
    </w:p>
    <w:p w:rsidR="008769FC" w:rsidRPr="00A5746B" w:rsidRDefault="00F8193E" w:rsidP="0006129B">
      <w:pPr>
        <w:pStyle w:val="21"/>
        <w:spacing w:line="240" w:lineRule="auto"/>
        <w:rPr>
          <w:rFonts w:eastAsia="Microsoft YaHei"/>
        </w:rPr>
      </w:pPr>
      <w:bookmarkStart w:id="164" w:name="_Toc121588499"/>
      <w:r w:rsidRPr="00A5746B">
        <w:rPr>
          <w:rFonts w:eastAsia="Microsoft YaHei"/>
        </w:rPr>
        <w:t xml:space="preserve">2.7 </w:t>
      </w:r>
      <w:r w:rsidR="008769FC" w:rsidRPr="00A5746B">
        <w:rPr>
          <w:rFonts w:eastAsia="Microsoft YaHei"/>
        </w:rPr>
        <w:t xml:space="preserve">Состав изменений </w:t>
      </w:r>
      <w:r w:rsidR="00540956" w:rsidRPr="00A5746B">
        <w:rPr>
          <w:rFonts w:eastAsia="Microsoft YaHei"/>
        </w:rPr>
        <w:t>выполненных в доработанной и (или) актуализированной схеме теплоснабжения</w:t>
      </w:r>
      <w:bookmarkEnd w:id="163"/>
      <w:bookmarkEnd w:id="164"/>
    </w:p>
    <w:p w:rsidR="008769FC" w:rsidRPr="00A5746B" w:rsidRDefault="0012675A" w:rsidP="00E41D8B">
      <w:pPr>
        <w:ind w:firstLine="567"/>
        <w:rPr>
          <w:szCs w:val="24"/>
        </w:rPr>
        <w:sectPr w:rsidR="008769FC" w:rsidRPr="00A5746B" w:rsidSect="003E306D">
          <w:pgSz w:w="16840" w:h="11907" w:orient="landscape" w:code="9"/>
          <w:pgMar w:top="851" w:right="1134" w:bottom="1134" w:left="1134" w:header="340" w:footer="585" w:gutter="0"/>
          <w:cols w:space="708"/>
          <w:docGrid w:linePitch="360"/>
        </w:sectPr>
      </w:pPr>
      <w:bookmarkStart w:id="165" w:name="_Toc464212043"/>
      <w:bookmarkStart w:id="166" w:name="_Toc1665659"/>
      <w:r w:rsidRPr="00A5746B">
        <w:t xml:space="preserve">Глава разработана </w:t>
      </w:r>
      <w:r w:rsidR="00780802" w:rsidRPr="00A5746B">
        <w:t>в соответствии с</w:t>
      </w:r>
      <w:r w:rsidR="00D31737" w:rsidRPr="00A5746B">
        <w:t xml:space="preserve"> действующей редакцией </w:t>
      </w:r>
      <w:r w:rsidR="00C879D3" w:rsidRPr="00A5746B">
        <w:t>Постановления Правительства РФ от 22.02.2012 № 154</w:t>
      </w:r>
      <w:r w:rsidR="003F3107" w:rsidRPr="00A5746B">
        <w:t xml:space="preserve"> </w:t>
      </w:r>
      <w:r w:rsidR="00D31737" w:rsidRPr="00A5746B">
        <w:t xml:space="preserve">«О требованиях к схемам теплоснабжения, порядку их </w:t>
      </w:r>
      <w:r w:rsidR="008E4EBE" w:rsidRPr="00A5746B">
        <w:t>разработки</w:t>
      </w:r>
      <w:r w:rsidR="00D31737" w:rsidRPr="00A5746B">
        <w:t xml:space="preserve"> и утверждения» </w:t>
      </w:r>
      <w:r w:rsidR="00C6704F" w:rsidRPr="00A5746B">
        <w:t xml:space="preserve">(в редакции </w:t>
      </w:r>
      <w:r w:rsidR="007010E8" w:rsidRPr="00A5746B">
        <w:t>Постановлений Правительства РФ</w:t>
      </w:r>
      <w:r w:rsidR="00D31737" w:rsidRPr="00A5746B">
        <w:t xml:space="preserve"> от 07.10.2014 № 1016, от 18.03.2016 № 208, от 23.03.2016 № 229, от 12.07.2016 № 666, от 03.04.2018 № 405, от 16.03.2019 № </w:t>
      </w:r>
      <w:r w:rsidR="00127490" w:rsidRPr="00A5746B">
        <w:t>276) и Методическими указаниями (</w:t>
      </w:r>
      <w:r w:rsidR="003965AF" w:rsidRPr="00A5746B">
        <w:t>утв. Приказом Минэнерго России от 05.03.2019 № 212 «Об утверждении Методических указаний по разработке схем теплоснабжения»</w:t>
      </w:r>
      <w:r w:rsidR="00127490" w:rsidRPr="00A5746B">
        <w:t>).</w:t>
      </w:r>
      <w:r w:rsidR="003E78CF" w:rsidRPr="00A5746B">
        <w:rPr>
          <w:sz w:val="23"/>
          <w:szCs w:val="23"/>
        </w:rPr>
        <w:t>.</w:t>
      </w:r>
    </w:p>
    <w:p w:rsidR="003A5836" w:rsidRPr="00A5746B" w:rsidRDefault="003A5836" w:rsidP="0006129B">
      <w:pPr>
        <w:pStyle w:val="1"/>
      </w:pPr>
      <w:bookmarkStart w:id="167" w:name="_Toc422303794"/>
      <w:bookmarkStart w:id="168" w:name="_Toc121588500"/>
      <w:bookmarkEnd w:id="165"/>
      <w:bookmarkEnd w:id="166"/>
      <w:r w:rsidRPr="00A5746B">
        <w:lastRenderedPageBreak/>
        <w:t xml:space="preserve">ГЛАВА 3 </w:t>
      </w:r>
      <w:bookmarkEnd w:id="167"/>
      <w:r w:rsidR="00274C31" w:rsidRPr="00A5746B">
        <w:t xml:space="preserve">Электронная модель системы теплоснабжения </w:t>
      </w:r>
      <w:r w:rsidR="00FE6FCF" w:rsidRPr="00A5746B">
        <w:t>округа</w:t>
      </w:r>
      <w:bookmarkEnd w:id="168"/>
    </w:p>
    <w:p w:rsidR="00E1104F" w:rsidRPr="00A5746B" w:rsidRDefault="00E1104F" w:rsidP="00E1104F">
      <w:pPr>
        <w:ind w:firstLine="567"/>
        <w:rPr>
          <w:szCs w:val="24"/>
          <w:lang w:eastAsia="ar-SA"/>
        </w:rPr>
      </w:pPr>
      <w:r w:rsidRPr="00A5746B">
        <w:rPr>
          <w:szCs w:val="24"/>
          <w:lang w:eastAsia="ar-SA"/>
        </w:rPr>
        <w:t>Разработка электронной модели системы теплоснабжения выполнена с целью создания и</w:t>
      </w:r>
      <w:r w:rsidRPr="00A5746B">
        <w:rPr>
          <w:szCs w:val="24"/>
          <w:lang w:eastAsia="ar-SA"/>
        </w:rPr>
        <w:t>н</w:t>
      </w:r>
      <w:r w:rsidRPr="00A5746B">
        <w:rPr>
          <w:szCs w:val="24"/>
          <w:lang w:eastAsia="ar-SA"/>
        </w:rPr>
        <w:t>струмента для:</w:t>
      </w:r>
    </w:p>
    <w:p w:rsidR="00E1104F" w:rsidRPr="00A5746B" w:rsidRDefault="00E1104F" w:rsidP="00F94739">
      <w:pPr>
        <w:numPr>
          <w:ilvl w:val="0"/>
          <w:numId w:val="12"/>
        </w:numPr>
        <w:rPr>
          <w:szCs w:val="24"/>
          <w:lang w:eastAsia="ar-SA"/>
        </w:rPr>
      </w:pPr>
      <w:r w:rsidRPr="00A5746B">
        <w:rPr>
          <w:szCs w:val="24"/>
          <w:lang w:eastAsia="ar-SA"/>
        </w:rPr>
        <w:t>хранения и актуализации данных о тепловых сетях и сооружениях на них, включая технические паспорта объектов системы теплоснабжения и графическое представл</w:t>
      </w:r>
      <w:r w:rsidRPr="00A5746B">
        <w:rPr>
          <w:szCs w:val="24"/>
          <w:lang w:eastAsia="ar-SA"/>
        </w:rPr>
        <w:t>е</w:t>
      </w:r>
      <w:r w:rsidRPr="00A5746B">
        <w:rPr>
          <w:szCs w:val="24"/>
          <w:lang w:eastAsia="ar-SA"/>
        </w:rPr>
        <w:t>ние объектов системы теплоснабжения с привязкой к топографической основе города с полным топологическим описанием связности объектов;</w:t>
      </w:r>
    </w:p>
    <w:p w:rsidR="00E1104F" w:rsidRPr="00A5746B" w:rsidRDefault="00E1104F" w:rsidP="00F94739">
      <w:pPr>
        <w:numPr>
          <w:ilvl w:val="0"/>
          <w:numId w:val="12"/>
        </w:numPr>
        <w:rPr>
          <w:szCs w:val="24"/>
          <w:lang w:eastAsia="ar-SA"/>
        </w:rPr>
      </w:pPr>
      <w:r w:rsidRPr="00A5746B">
        <w:rPr>
          <w:szCs w:val="24"/>
          <w:lang w:eastAsia="ar-SA"/>
        </w:rPr>
        <w:t>гидравлического расчета тепловых сетей любой степени закольцованности, в том числе гидравлического расчета при совместной работе нескольких источников тепл</w:t>
      </w:r>
      <w:r w:rsidRPr="00A5746B">
        <w:rPr>
          <w:szCs w:val="24"/>
          <w:lang w:eastAsia="ar-SA"/>
        </w:rPr>
        <w:t>о</w:t>
      </w:r>
      <w:r w:rsidRPr="00A5746B">
        <w:rPr>
          <w:szCs w:val="24"/>
          <w:lang w:eastAsia="ar-SA"/>
        </w:rPr>
        <w:t>вой энергии на единую тепловую сеть;</w:t>
      </w:r>
    </w:p>
    <w:p w:rsidR="00E1104F" w:rsidRPr="00A5746B" w:rsidRDefault="00E1104F" w:rsidP="00F94739">
      <w:pPr>
        <w:numPr>
          <w:ilvl w:val="0"/>
          <w:numId w:val="12"/>
        </w:numPr>
        <w:rPr>
          <w:szCs w:val="24"/>
          <w:lang w:eastAsia="ar-SA"/>
        </w:rPr>
      </w:pPr>
      <w:r w:rsidRPr="00A5746B">
        <w:rPr>
          <w:szCs w:val="24"/>
          <w:lang w:eastAsia="ar-SA"/>
        </w:rPr>
        <w:t>моделирования всех видов переключений, осуществляемых в тепловых сетях, в том числе переключений тепловых нагрузок между источниками тепловой энергии;</w:t>
      </w:r>
    </w:p>
    <w:p w:rsidR="00E1104F" w:rsidRPr="00A5746B" w:rsidRDefault="00E1104F" w:rsidP="00F94739">
      <w:pPr>
        <w:numPr>
          <w:ilvl w:val="0"/>
          <w:numId w:val="12"/>
        </w:numPr>
        <w:rPr>
          <w:szCs w:val="24"/>
          <w:lang w:eastAsia="ar-SA"/>
        </w:rPr>
      </w:pPr>
      <w:r w:rsidRPr="00A5746B">
        <w:rPr>
          <w:szCs w:val="24"/>
          <w:lang w:eastAsia="ar-SA"/>
        </w:rPr>
        <w:t>расчета энергетических характеристик тепловых сетей по показателю «потери тепл</w:t>
      </w:r>
      <w:r w:rsidRPr="00A5746B">
        <w:rPr>
          <w:szCs w:val="24"/>
          <w:lang w:eastAsia="ar-SA"/>
        </w:rPr>
        <w:t>о</w:t>
      </w:r>
      <w:r w:rsidRPr="00A5746B">
        <w:rPr>
          <w:szCs w:val="24"/>
          <w:lang w:eastAsia="ar-SA"/>
        </w:rPr>
        <w:t>вой энергии» и «потери сетевой воды»;</w:t>
      </w:r>
    </w:p>
    <w:p w:rsidR="00E1104F" w:rsidRPr="00A5746B" w:rsidRDefault="00E1104F" w:rsidP="00F94739">
      <w:pPr>
        <w:numPr>
          <w:ilvl w:val="0"/>
          <w:numId w:val="12"/>
        </w:numPr>
        <w:rPr>
          <w:szCs w:val="24"/>
          <w:lang w:eastAsia="ar-SA"/>
        </w:rPr>
      </w:pPr>
      <w:r w:rsidRPr="00A5746B">
        <w:rPr>
          <w:szCs w:val="24"/>
          <w:lang w:eastAsia="ar-SA"/>
        </w:rPr>
        <w:t>группового изменения характеристик объектов (участков тепловых сетей, потребит</w:t>
      </w:r>
      <w:r w:rsidRPr="00A5746B">
        <w:rPr>
          <w:szCs w:val="24"/>
          <w:lang w:eastAsia="ar-SA"/>
        </w:rPr>
        <w:t>е</w:t>
      </w:r>
      <w:r w:rsidRPr="00A5746B">
        <w:rPr>
          <w:szCs w:val="24"/>
          <w:lang w:eastAsia="ar-SA"/>
        </w:rPr>
        <w:t>лей) по заданным критериям с целью моделирования различных перспективных вар</w:t>
      </w:r>
      <w:r w:rsidRPr="00A5746B">
        <w:rPr>
          <w:szCs w:val="24"/>
          <w:lang w:eastAsia="ar-SA"/>
        </w:rPr>
        <w:t>и</w:t>
      </w:r>
      <w:r w:rsidRPr="00A5746B">
        <w:rPr>
          <w:szCs w:val="24"/>
          <w:lang w:eastAsia="ar-SA"/>
        </w:rPr>
        <w:t>антов схем теплоснабжения;</w:t>
      </w:r>
    </w:p>
    <w:p w:rsidR="00E1104F" w:rsidRPr="00A5746B" w:rsidRDefault="00E1104F" w:rsidP="00F94739">
      <w:pPr>
        <w:numPr>
          <w:ilvl w:val="0"/>
          <w:numId w:val="12"/>
        </w:numPr>
        <w:rPr>
          <w:szCs w:val="24"/>
          <w:lang w:eastAsia="ar-SA"/>
        </w:rPr>
      </w:pPr>
      <w:r w:rsidRPr="00A5746B">
        <w:rPr>
          <w:szCs w:val="24"/>
          <w:lang w:eastAsia="ar-SA"/>
        </w:rPr>
        <w:t>расчета и сравнения пьезометрических графиков для разработки и анализа сценариев перспективного развития тепловых сетей;</w:t>
      </w:r>
    </w:p>
    <w:p w:rsidR="00E1104F" w:rsidRPr="00A5746B" w:rsidRDefault="00E1104F" w:rsidP="00F94739">
      <w:pPr>
        <w:numPr>
          <w:ilvl w:val="0"/>
          <w:numId w:val="12"/>
        </w:numPr>
        <w:rPr>
          <w:szCs w:val="24"/>
          <w:lang w:eastAsia="ar-SA"/>
        </w:rPr>
      </w:pPr>
      <w:r w:rsidRPr="00A5746B">
        <w:rPr>
          <w:szCs w:val="24"/>
          <w:lang w:eastAsia="ar-SA"/>
        </w:rPr>
        <w:t>автоматизированного формирования пути движения теплоносителя до произвольно выбранного потребителя с целью расчета вероятности безотказной работы (надежн</w:t>
      </w:r>
      <w:r w:rsidRPr="00A5746B">
        <w:rPr>
          <w:szCs w:val="24"/>
          <w:lang w:eastAsia="ar-SA"/>
        </w:rPr>
        <w:t>о</w:t>
      </w:r>
      <w:r w:rsidRPr="00A5746B">
        <w:rPr>
          <w:szCs w:val="24"/>
          <w:lang w:eastAsia="ar-SA"/>
        </w:rPr>
        <w:t>сти) системы теплоснабжения относительно этого потребителя;</w:t>
      </w:r>
    </w:p>
    <w:p w:rsidR="00E1104F" w:rsidRPr="00A5746B" w:rsidRDefault="00E1104F" w:rsidP="00F94739">
      <w:pPr>
        <w:numPr>
          <w:ilvl w:val="0"/>
          <w:numId w:val="12"/>
        </w:numPr>
        <w:rPr>
          <w:szCs w:val="24"/>
          <w:lang w:eastAsia="ar-SA"/>
        </w:rPr>
      </w:pPr>
      <w:r w:rsidRPr="00A5746B">
        <w:rPr>
          <w:szCs w:val="24"/>
          <w:lang w:eastAsia="ar-SA"/>
        </w:rPr>
        <w:t>автоматизированного расчета отключенных от теплоснабжения потребителей при п</w:t>
      </w:r>
      <w:r w:rsidRPr="00A5746B">
        <w:rPr>
          <w:szCs w:val="24"/>
          <w:lang w:eastAsia="ar-SA"/>
        </w:rPr>
        <w:t>о</w:t>
      </w:r>
      <w:r w:rsidRPr="00A5746B">
        <w:rPr>
          <w:szCs w:val="24"/>
          <w:lang w:eastAsia="ar-SA"/>
        </w:rPr>
        <w:t>вреждении произвольного (любого) участка тепловой сети;</w:t>
      </w:r>
    </w:p>
    <w:p w:rsidR="00E1104F" w:rsidRPr="00A5746B" w:rsidRDefault="00E1104F" w:rsidP="00F94739">
      <w:pPr>
        <w:numPr>
          <w:ilvl w:val="0"/>
          <w:numId w:val="12"/>
        </w:numPr>
        <w:rPr>
          <w:szCs w:val="24"/>
          <w:lang w:eastAsia="ar-SA"/>
        </w:rPr>
      </w:pPr>
      <w:r w:rsidRPr="00A5746B">
        <w:rPr>
          <w:szCs w:val="24"/>
          <w:lang w:eastAsia="ar-SA"/>
        </w:rPr>
        <w:t>определения существования пути/путей движения теплоносителя до выбранного п</w:t>
      </w:r>
      <w:r w:rsidRPr="00A5746B">
        <w:rPr>
          <w:szCs w:val="24"/>
          <w:lang w:eastAsia="ar-SA"/>
        </w:rPr>
        <w:t>о</w:t>
      </w:r>
      <w:r w:rsidRPr="00A5746B">
        <w:rPr>
          <w:szCs w:val="24"/>
          <w:lang w:eastAsia="ar-SA"/>
        </w:rPr>
        <w:t>требителя при повреждении произвольного участка тепловой сети;</w:t>
      </w:r>
    </w:p>
    <w:p w:rsidR="00E1104F" w:rsidRPr="00A5746B" w:rsidRDefault="00E1104F" w:rsidP="00E1104F">
      <w:pPr>
        <w:ind w:left="1287"/>
        <w:rPr>
          <w:szCs w:val="24"/>
          <w:lang w:eastAsia="ar-SA"/>
        </w:rPr>
      </w:pPr>
    </w:p>
    <w:p w:rsidR="00E1104F" w:rsidRPr="00A5746B" w:rsidRDefault="00E1104F" w:rsidP="00E1104F">
      <w:pPr>
        <w:tabs>
          <w:tab w:val="left" w:pos="0"/>
        </w:tabs>
        <w:ind w:firstLine="709"/>
        <w:rPr>
          <w:rFonts w:eastAsia="Times New Roman"/>
          <w:szCs w:val="24"/>
          <w:lang w:eastAsia="ru-RU"/>
        </w:rPr>
      </w:pPr>
      <w:r w:rsidRPr="00A5746B">
        <w:rPr>
          <w:rFonts w:eastAsia="Times New Roman"/>
          <w:szCs w:val="24"/>
          <w:lang w:eastAsia="ru-RU"/>
        </w:rPr>
        <w:t>Электронная модель схемы теплоснабжения разработана с использованием ГИС «Zulu» и программно-расчетного комплекса «Zulu-thermo». Модель выполнена с учетом привязки к геол</w:t>
      </w:r>
      <w:r w:rsidRPr="00A5746B">
        <w:rPr>
          <w:rFonts w:eastAsia="Times New Roman"/>
          <w:szCs w:val="24"/>
          <w:lang w:eastAsia="ru-RU"/>
        </w:rPr>
        <w:t>о</w:t>
      </w:r>
      <w:r w:rsidRPr="00A5746B">
        <w:rPr>
          <w:rFonts w:eastAsia="Times New Roman"/>
          <w:szCs w:val="24"/>
          <w:lang w:eastAsia="ru-RU"/>
        </w:rPr>
        <w:t>гической основе и схемы расположения инженерных коммуникаций, согласно предоставленных данных.</w:t>
      </w:r>
    </w:p>
    <w:p w:rsidR="00E1104F" w:rsidRPr="00A5746B" w:rsidRDefault="00E1104F" w:rsidP="00E1104F">
      <w:pPr>
        <w:pStyle w:val="21"/>
        <w:rPr>
          <w:lang w:eastAsia="ru-RU"/>
        </w:rPr>
      </w:pPr>
      <w:bookmarkStart w:id="169" w:name="_Toc99642054"/>
      <w:bookmarkStart w:id="170" w:name="_Toc101777943"/>
      <w:bookmarkStart w:id="171" w:name="_Toc121588501"/>
      <w:r w:rsidRPr="00A5746B">
        <w:rPr>
          <w:lang w:eastAsia="ru-RU"/>
        </w:rPr>
        <w:t>3.1 Графическое представление объектов системы теплоснабжения с привязкой к т</w:t>
      </w:r>
      <w:r w:rsidRPr="00A5746B">
        <w:rPr>
          <w:lang w:eastAsia="ru-RU"/>
        </w:rPr>
        <w:t>о</w:t>
      </w:r>
      <w:r w:rsidRPr="00A5746B">
        <w:rPr>
          <w:lang w:eastAsia="ru-RU"/>
        </w:rPr>
        <w:t>пографической основе города и с полным топологическим описанием связности объектов</w:t>
      </w:r>
      <w:bookmarkEnd w:id="169"/>
      <w:bookmarkEnd w:id="170"/>
      <w:bookmarkEnd w:id="171"/>
    </w:p>
    <w:p w:rsidR="00E1104F" w:rsidRPr="00A5746B" w:rsidRDefault="00E1104F" w:rsidP="00E1104F">
      <w:pPr>
        <w:tabs>
          <w:tab w:val="left" w:pos="0"/>
        </w:tabs>
        <w:ind w:firstLine="709"/>
        <w:rPr>
          <w:rFonts w:eastAsia="Times New Roman"/>
          <w:szCs w:val="24"/>
          <w:lang w:eastAsia="ru-RU"/>
        </w:rPr>
      </w:pPr>
      <w:r w:rsidRPr="00A5746B">
        <w:rPr>
          <w:rFonts w:eastAsia="Times New Roman"/>
          <w:szCs w:val="24"/>
          <w:lang w:eastAsia="ru-RU"/>
        </w:rPr>
        <w:t>Электронная модель схемы теплоснабжения разработана с использованием ГИС «Zulu» и программно-расчетного комплекса «Zulu-thermo». Модель выполнена с учетом привязки к топ</w:t>
      </w:r>
      <w:r w:rsidRPr="00A5746B">
        <w:rPr>
          <w:rFonts w:eastAsia="Times New Roman"/>
          <w:szCs w:val="24"/>
          <w:lang w:eastAsia="ru-RU"/>
        </w:rPr>
        <w:t>о</w:t>
      </w:r>
      <w:r w:rsidRPr="00A5746B">
        <w:rPr>
          <w:rFonts w:eastAsia="Times New Roman"/>
          <w:szCs w:val="24"/>
          <w:lang w:eastAsia="ru-RU"/>
        </w:rPr>
        <w:t>графической основе и схемы расположения инженерных коммуникаций, согласно предоставле</w:t>
      </w:r>
      <w:r w:rsidRPr="00A5746B">
        <w:rPr>
          <w:rFonts w:eastAsia="Times New Roman"/>
          <w:szCs w:val="24"/>
          <w:lang w:eastAsia="ru-RU"/>
        </w:rPr>
        <w:t>н</w:t>
      </w:r>
      <w:r w:rsidRPr="00A5746B">
        <w:rPr>
          <w:rFonts w:eastAsia="Times New Roman"/>
          <w:szCs w:val="24"/>
          <w:lang w:eastAsia="ru-RU"/>
        </w:rPr>
        <w:t>ных данных.</w:t>
      </w:r>
    </w:p>
    <w:p w:rsidR="00CB2992" w:rsidRPr="00A5746B" w:rsidRDefault="00CB2992" w:rsidP="00CB2992">
      <w:pPr>
        <w:tabs>
          <w:tab w:val="left" w:pos="0"/>
        </w:tabs>
        <w:ind w:firstLine="709"/>
        <w:rPr>
          <w:rFonts w:eastAsia="Times New Roman"/>
          <w:szCs w:val="24"/>
          <w:lang w:eastAsia="ru-RU"/>
        </w:rPr>
      </w:pPr>
      <w:r w:rsidRPr="00A5746B">
        <w:rPr>
          <w:rFonts w:eastAsia="Times New Roman"/>
          <w:szCs w:val="24"/>
          <w:lang w:eastAsia="ru-RU"/>
        </w:rPr>
        <w:t>Программный комплекс</w:t>
      </w:r>
      <w:r w:rsidR="003F3107" w:rsidRPr="00A5746B">
        <w:rPr>
          <w:rFonts w:eastAsia="Times New Roman"/>
          <w:szCs w:val="24"/>
          <w:lang w:eastAsia="ru-RU"/>
        </w:rPr>
        <w:t xml:space="preserve"> </w:t>
      </w:r>
      <w:r w:rsidRPr="00A5746B">
        <w:rPr>
          <w:rFonts w:eastAsia="Times New Roman"/>
          <w:szCs w:val="24"/>
          <w:lang w:eastAsia="ru-RU"/>
        </w:rPr>
        <w:t>содержит</w:t>
      </w:r>
      <w:r w:rsidR="003F3107" w:rsidRPr="00A5746B">
        <w:rPr>
          <w:rFonts w:eastAsia="Times New Roman"/>
          <w:szCs w:val="24"/>
          <w:lang w:eastAsia="ru-RU"/>
        </w:rPr>
        <w:t xml:space="preserve"> </w:t>
      </w:r>
      <w:r w:rsidRPr="00A5746B">
        <w:rPr>
          <w:rFonts w:eastAsia="Times New Roman"/>
          <w:szCs w:val="24"/>
          <w:lang w:eastAsia="ru-RU"/>
        </w:rPr>
        <w:t>всю функциональность,</w:t>
      </w:r>
      <w:r w:rsidR="003F3107" w:rsidRPr="00A5746B">
        <w:rPr>
          <w:rFonts w:eastAsia="Times New Roman"/>
          <w:szCs w:val="24"/>
          <w:lang w:eastAsia="ru-RU"/>
        </w:rPr>
        <w:t xml:space="preserve"> </w:t>
      </w:r>
      <w:r w:rsidRPr="00A5746B">
        <w:rPr>
          <w:rFonts w:eastAsia="Times New Roman"/>
          <w:szCs w:val="24"/>
          <w:lang w:eastAsia="ru-RU"/>
        </w:rPr>
        <w:t>необходимую для графического представления и описания тепловых потерь на плане местности,</w:t>
      </w:r>
      <w:r w:rsidR="003F3107" w:rsidRPr="00A5746B">
        <w:rPr>
          <w:rFonts w:eastAsia="Times New Roman"/>
          <w:szCs w:val="24"/>
          <w:lang w:eastAsia="ru-RU"/>
        </w:rPr>
        <w:t xml:space="preserve"> </w:t>
      </w:r>
      <w:r w:rsidRPr="00A5746B">
        <w:rPr>
          <w:rFonts w:eastAsia="Times New Roman"/>
          <w:szCs w:val="24"/>
          <w:lang w:eastAsia="ru-RU"/>
        </w:rPr>
        <w:t>включая</w:t>
      </w:r>
      <w:r w:rsidR="003F3107" w:rsidRPr="00A5746B">
        <w:rPr>
          <w:rFonts w:eastAsia="Times New Roman"/>
          <w:szCs w:val="24"/>
          <w:lang w:eastAsia="ru-RU"/>
        </w:rPr>
        <w:t xml:space="preserve"> </w:t>
      </w:r>
      <w:r w:rsidRPr="00A5746B">
        <w:rPr>
          <w:rFonts w:eastAsia="Times New Roman"/>
          <w:szCs w:val="24"/>
          <w:lang w:eastAsia="ru-RU"/>
        </w:rPr>
        <w:t>базу</w:t>
      </w:r>
      <w:r w:rsidR="003F3107" w:rsidRPr="00A5746B">
        <w:rPr>
          <w:rFonts w:eastAsia="Times New Roman"/>
          <w:szCs w:val="24"/>
          <w:lang w:eastAsia="ru-RU"/>
        </w:rPr>
        <w:t xml:space="preserve"> </w:t>
      </w:r>
      <w:r w:rsidRPr="00A5746B">
        <w:rPr>
          <w:rFonts w:eastAsia="Times New Roman"/>
          <w:szCs w:val="24"/>
          <w:lang w:eastAsia="ru-RU"/>
        </w:rPr>
        <w:t>данных</w:t>
      </w:r>
      <w:r w:rsidR="003F3107" w:rsidRPr="00A5746B">
        <w:rPr>
          <w:rFonts w:eastAsia="Times New Roman"/>
          <w:szCs w:val="24"/>
          <w:lang w:eastAsia="ru-RU"/>
        </w:rPr>
        <w:t xml:space="preserve"> </w:t>
      </w:r>
      <w:r w:rsidRPr="00A5746B">
        <w:rPr>
          <w:rFonts w:eastAsia="Times New Roman"/>
          <w:szCs w:val="24"/>
          <w:lang w:eastAsia="ru-RU"/>
        </w:rPr>
        <w:t>паспортиз</w:t>
      </w:r>
      <w:r w:rsidRPr="00A5746B">
        <w:rPr>
          <w:rFonts w:eastAsia="Times New Roman"/>
          <w:szCs w:val="24"/>
          <w:lang w:eastAsia="ru-RU"/>
        </w:rPr>
        <w:t>а</w:t>
      </w:r>
      <w:r w:rsidRPr="00A5746B">
        <w:rPr>
          <w:rFonts w:eastAsia="Times New Roman"/>
          <w:szCs w:val="24"/>
          <w:lang w:eastAsia="ru-RU"/>
        </w:rPr>
        <w:t>ции</w:t>
      </w:r>
      <w:r w:rsidR="003F3107" w:rsidRPr="00A5746B">
        <w:rPr>
          <w:rFonts w:eastAsia="Times New Roman"/>
          <w:szCs w:val="24"/>
          <w:lang w:eastAsia="ru-RU"/>
        </w:rPr>
        <w:t xml:space="preserve"> </w:t>
      </w:r>
      <w:r w:rsidRPr="00A5746B">
        <w:rPr>
          <w:rFonts w:eastAsia="Times New Roman"/>
          <w:szCs w:val="24"/>
          <w:lang w:eastAsia="ru-RU"/>
        </w:rPr>
        <w:t>тепловых</w:t>
      </w:r>
      <w:r w:rsidR="003F3107" w:rsidRPr="00A5746B">
        <w:rPr>
          <w:rFonts w:eastAsia="Times New Roman"/>
          <w:szCs w:val="24"/>
          <w:lang w:eastAsia="ru-RU"/>
        </w:rPr>
        <w:t xml:space="preserve"> </w:t>
      </w:r>
      <w:r w:rsidRPr="00A5746B">
        <w:rPr>
          <w:rFonts w:eastAsia="Times New Roman"/>
          <w:szCs w:val="24"/>
          <w:lang w:eastAsia="ru-RU"/>
        </w:rPr>
        <w:t>сетей</w:t>
      </w:r>
      <w:r w:rsidR="003F3107" w:rsidRPr="00A5746B">
        <w:rPr>
          <w:rFonts w:eastAsia="Times New Roman"/>
          <w:szCs w:val="24"/>
          <w:lang w:eastAsia="ru-RU"/>
        </w:rPr>
        <w:t xml:space="preserve"> </w:t>
      </w:r>
      <w:r w:rsidRPr="00A5746B">
        <w:rPr>
          <w:rFonts w:eastAsia="Times New Roman"/>
          <w:szCs w:val="24"/>
          <w:lang w:eastAsia="ru-RU"/>
        </w:rPr>
        <w:t>и</w:t>
      </w:r>
      <w:r w:rsidR="003F3107" w:rsidRPr="00A5746B">
        <w:rPr>
          <w:rFonts w:eastAsia="Times New Roman"/>
          <w:szCs w:val="24"/>
          <w:lang w:eastAsia="ru-RU"/>
        </w:rPr>
        <w:t xml:space="preserve"> </w:t>
      </w:r>
      <w:r w:rsidRPr="00A5746B">
        <w:rPr>
          <w:rFonts w:eastAsia="Times New Roman"/>
          <w:szCs w:val="24"/>
          <w:lang w:eastAsia="ru-RU"/>
        </w:rPr>
        <w:t>инструментариев для ввода и корректировки данных. В состав программн</w:t>
      </w:r>
      <w:r w:rsidRPr="00A5746B">
        <w:rPr>
          <w:rFonts w:eastAsia="Times New Roman"/>
          <w:szCs w:val="24"/>
          <w:lang w:eastAsia="ru-RU"/>
        </w:rPr>
        <w:t>о</w:t>
      </w:r>
      <w:r w:rsidRPr="00A5746B">
        <w:rPr>
          <w:rFonts w:eastAsia="Times New Roman"/>
          <w:szCs w:val="24"/>
          <w:lang w:eastAsia="ru-RU"/>
        </w:rPr>
        <w:t>го комплекса</w:t>
      </w:r>
      <w:r w:rsidR="003F3107" w:rsidRPr="00A5746B">
        <w:rPr>
          <w:rFonts w:eastAsia="Times New Roman"/>
          <w:szCs w:val="24"/>
          <w:lang w:eastAsia="ru-RU"/>
        </w:rPr>
        <w:t xml:space="preserve"> </w:t>
      </w:r>
      <w:r w:rsidRPr="00A5746B">
        <w:rPr>
          <w:rFonts w:eastAsia="Times New Roman"/>
          <w:szCs w:val="24"/>
          <w:lang w:eastAsia="ru-RU"/>
        </w:rPr>
        <w:t>включены</w:t>
      </w:r>
      <w:r w:rsidR="003F3107" w:rsidRPr="00A5746B">
        <w:rPr>
          <w:rFonts w:eastAsia="Times New Roman"/>
          <w:szCs w:val="24"/>
          <w:lang w:eastAsia="ru-RU"/>
        </w:rPr>
        <w:t xml:space="preserve"> </w:t>
      </w:r>
      <w:r w:rsidRPr="00A5746B">
        <w:rPr>
          <w:rFonts w:eastAsia="Times New Roman"/>
          <w:szCs w:val="24"/>
          <w:lang w:eastAsia="ru-RU"/>
        </w:rPr>
        <w:t>все</w:t>
      </w:r>
      <w:r w:rsidR="003F3107" w:rsidRPr="00A5746B">
        <w:rPr>
          <w:rFonts w:eastAsia="Times New Roman"/>
          <w:szCs w:val="24"/>
          <w:lang w:eastAsia="ru-RU"/>
        </w:rPr>
        <w:t xml:space="preserve"> </w:t>
      </w:r>
      <w:r w:rsidRPr="00A5746B">
        <w:rPr>
          <w:rFonts w:eastAsia="Times New Roman"/>
          <w:szCs w:val="24"/>
          <w:lang w:eastAsia="ru-RU"/>
        </w:rPr>
        <w:t>необходимые</w:t>
      </w:r>
      <w:r w:rsidR="003F3107" w:rsidRPr="00A5746B">
        <w:rPr>
          <w:rFonts w:eastAsia="Times New Roman"/>
          <w:szCs w:val="24"/>
          <w:lang w:eastAsia="ru-RU"/>
        </w:rPr>
        <w:t xml:space="preserve"> </w:t>
      </w:r>
      <w:r w:rsidRPr="00A5746B">
        <w:rPr>
          <w:rFonts w:eastAsia="Times New Roman"/>
          <w:szCs w:val="24"/>
          <w:lang w:eastAsia="ru-RU"/>
        </w:rPr>
        <w:t>виды</w:t>
      </w:r>
      <w:r w:rsidR="003F3107" w:rsidRPr="00A5746B">
        <w:rPr>
          <w:rFonts w:eastAsia="Times New Roman"/>
          <w:szCs w:val="24"/>
          <w:lang w:eastAsia="ru-RU"/>
        </w:rPr>
        <w:t xml:space="preserve"> </w:t>
      </w:r>
      <w:r w:rsidRPr="00A5746B">
        <w:rPr>
          <w:rFonts w:eastAsia="Times New Roman"/>
          <w:szCs w:val="24"/>
          <w:lang w:eastAsia="ru-RU"/>
        </w:rPr>
        <w:t>тематических</w:t>
      </w:r>
      <w:r w:rsidR="003F3107" w:rsidRPr="00A5746B">
        <w:rPr>
          <w:rFonts w:eastAsia="Times New Roman"/>
          <w:szCs w:val="24"/>
          <w:lang w:eastAsia="ru-RU"/>
        </w:rPr>
        <w:t xml:space="preserve"> </w:t>
      </w:r>
      <w:r w:rsidRPr="00A5746B">
        <w:rPr>
          <w:rFonts w:eastAsia="Times New Roman"/>
          <w:szCs w:val="24"/>
          <w:lang w:eastAsia="ru-RU"/>
        </w:rPr>
        <w:t>раскрасок,</w:t>
      </w:r>
      <w:r w:rsidR="003F3107" w:rsidRPr="00A5746B">
        <w:rPr>
          <w:rFonts w:eastAsia="Times New Roman"/>
          <w:szCs w:val="24"/>
          <w:lang w:eastAsia="ru-RU"/>
        </w:rPr>
        <w:t xml:space="preserve"> </w:t>
      </w:r>
      <w:r w:rsidRPr="00A5746B">
        <w:rPr>
          <w:rFonts w:eastAsia="Times New Roman"/>
          <w:szCs w:val="24"/>
          <w:lang w:eastAsia="ru-RU"/>
        </w:rPr>
        <w:t>графических выделений, справочных и отчетных документов, формируемых на основании информации, содержащейся в базе данных паспортизации.</w:t>
      </w:r>
      <w:r w:rsidR="003F3107" w:rsidRPr="00A5746B">
        <w:rPr>
          <w:rFonts w:eastAsia="Times New Roman"/>
          <w:szCs w:val="24"/>
          <w:lang w:eastAsia="ru-RU"/>
        </w:rPr>
        <w:t xml:space="preserve"> </w:t>
      </w:r>
    </w:p>
    <w:p w:rsidR="00E1104F" w:rsidRPr="00A5746B" w:rsidRDefault="00E1104F" w:rsidP="00E1104F">
      <w:pPr>
        <w:tabs>
          <w:tab w:val="left" w:pos="0"/>
        </w:tabs>
        <w:ind w:firstLine="709"/>
        <w:rPr>
          <w:rFonts w:eastAsia="Times New Roman"/>
          <w:szCs w:val="24"/>
          <w:lang w:eastAsia="ru-RU"/>
        </w:rPr>
      </w:pPr>
      <w:r w:rsidRPr="00A5746B">
        <w:rPr>
          <w:rFonts w:eastAsia="Times New Roman"/>
          <w:szCs w:val="24"/>
          <w:lang w:eastAsia="ru-RU"/>
        </w:rPr>
        <w:t xml:space="preserve">В качестве исходных данных для ее разработки использовались: </w:t>
      </w:r>
    </w:p>
    <w:p w:rsidR="00E1104F" w:rsidRPr="00A5746B" w:rsidRDefault="00E1104F" w:rsidP="00F94739">
      <w:pPr>
        <w:numPr>
          <w:ilvl w:val="0"/>
          <w:numId w:val="13"/>
        </w:numPr>
        <w:tabs>
          <w:tab w:val="left" w:pos="0"/>
        </w:tabs>
        <w:rPr>
          <w:rFonts w:eastAsia="Times New Roman"/>
          <w:szCs w:val="24"/>
          <w:lang w:eastAsia="ru-RU"/>
        </w:rPr>
      </w:pPr>
      <w:r w:rsidRPr="00A5746B">
        <w:rPr>
          <w:rFonts w:eastAsia="Times New Roman"/>
          <w:szCs w:val="24"/>
          <w:lang w:eastAsia="ru-RU"/>
        </w:rPr>
        <w:t xml:space="preserve">проектная и исполнительная документация по источникам тепла, тепловым сетям, ЦТП и ИТП, данные по вводам к потребителям; </w:t>
      </w:r>
    </w:p>
    <w:p w:rsidR="00E1104F" w:rsidRPr="00A5746B" w:rsidRDefault="00E1104F" w:rsidP="00F94739">
      <w:pPr>
        <w:numPr>
          <w:ilvl w:val="0"/>
          <w:numId w:val="13"/>
        </w:numPr>
        <w:tabs>
          <w:tab w:val="left" w:pos="0"/>
        </w:tabs>
        <w:rPr>
          <w:rFonts w:eastAsia="Times New Roman"/>
          <w:szCs w:val="24"/>
          <w:lang w:eastAsia="ru-RU"/>
        </w:rPr>
      </w:pPr>
      <w:r w:rsidRPr="00A5746B">
        <w:rPr>
          <w:rFonts w:eastAsia="Times New Roman"/>
          <w:szCs w:val="24"/>
          <w:lang w:eastAsia="ru-RU"/>
        </w:rPr>
        <w:t>эксплуатационная документация (фактические температурные графики, гидравлич</w:t>
      </w:r>
      <w:r w:rsidRPr="00A5746B">
        <w:rPr>
          <w:rFonts w:eastAsia="Times New Roman"/>
          <w:szCs w:val="24"/>
          <w:lang w:eastAsia="ru-RU"/>
        </w:rPr>
        <w:t>е</w:t>
      </w:r>
      <w:r w:rsidRPr="00A5746B">
        <w:rPr>
          <w:rFonts w:eastAsia="Times New Roman"/>
          <w:szCs w:val="24"/>
          <w:lang w:eastAsia="ru-RU"/>
        </w:rPr>
        <w:t xml:space="preserve">ские режимы, данные по присоединенным тепловым нагрузкам и их видам и т.п.); </w:t>
      </w:r>
    </w:p>
    <w:p w:rsidR="00E1104F" w:rsidRPr="00A5746B" w:rsidRDefault="00E1104F" w:rsidP="00F94739">
      <w:pPr>
        <w:numPr>
          <w:ilvl w:val="0"/>
          <w:numId w:val="13"/>
        </w:numPr>
        <w:tabs>
          <w:tab w:val="left" w:pos="0"/>
        </w:tabs>
        <w:rPr>
          <w:rFonts w:eastAsia="Times New Roman"/>
          <w:szCs w:val="24"/>
          <w:lang w:eastAsia="ru-RU"/>
        </w:rPr>
      </w:pPr>
      <w:r w:rsidRPr="00A5746B">
        <w:rPr>
          <w:rFonts w:eastAsia="Times New Roman"/>
          <w:szCs w:val="24"/>
          <w:lang w:eastAsia="ru-RU"/>
        </w:rPr>
        <w:t>данные по видам прокладки и типам применяемых теплоизоляционных констру</w:t>
      </w:r>
      <w:r w:rsidRPr="00A5746B">
        <w:rPr>
          <w:rFonts w:eastAsia="Times New Roman"/>
          <w:szCs w:val="24"/>
          <w:lang w:eastAsia="ru-RU"/>
        </w:rPr>
        <w:t>к</w:t>
      </w:r>
      <w:r w:rsidRPr="00A5746B">
        <w:rPr>
          <w:rFonts w:eastAsia="Times New Roman"/>
          <w:szCs w:val="24"/>
          <w:lang w:eastAsia="ru-RU"/>
        </w:rPr>
        <w:t xml:space="preserve">ций, сроки эксплуатации тепловых сетей; </w:t>
      </w:r>
    </w:p>
    <w:p w:rsidR="00E1104F" w:rsidRPr="00A5746B" w:rsidRDefault="00E1104F" w:rsidP="00F94739">
      <w:pPr>
        <w:numPr>
          <w:ilvl w:val="0"/>
          <w:numId w:val="13"/>
        </w:numPr>
        <w:tabs>
          <w:tab w:val="left" w:pos="0"/>
        </w:tabs>
        <w:rPr>
          <w:rFonts w:eastAsia="Times New Roman"/>
          <w:szCs w:val="24"/>
          <w:lang w:eastAsia="ru-RU"/>
        </w:rPr>
      </w:pPr>
      <w:r w:rsidRPr="00A5746B">
        <w:rPr>
          <w:rFonts w:eastAsia="Times New Roman"/>
          <w:szCs w:val="24"/>
          <w:lang w:eastAsia="ru-RU"/>
        </w:rPr>
        <w:lastRenderedPageBreak/>
        <w:t>материалы по разработке энергетических характеристик систем транспорта тепловой энергии.</w:t>
      </w:r>
    </w:p>
    <w:p w:rsidR="00E1104F" w:rsidRPr="00A5746B" w:rsidRDefault="00E1104F" w:rsidP="00E1104F">
      <w:pPr>
        <w:pStyle w:val="21"/>
        <w:rPr>
          <w:lang w:eastAsia="ru-RU"/>
        </w:rPr>
      </w:pPr>
      <w:bookmarkStart w:id="172" w:name="_Toc99642055"/>
      <w:bookmarkStart w:id="173" w:name="_Toc101777944"/>
      <w:bookmarkStart w:id="174" w:name="_Toc121588502"/>
      <w:r w:rsidRPr="00A5746B">
        <w:rPr>
          <w:lang w:eastAsia="ru-RU"/>
        </w:rPr>
        <w:t>3.2 Паспортизация объектов системы теплоснабжения;</w:t>
      </w:r>
      <w:bookmarkEnd w:id="172"/>
      <w:bookmarkEnd w:id="173"/>
      <w:bookmarkEnd w:id="174"/>
    </w:p>
    <w:p w:rsidR="00E1104F" w:rsidRPr="00A5746B" w:rsidRDefault="00CB2992" w:rsidP="00CB2992">
      <w:pPr>
        <w:tabs>
          <w:tab w:val="left" w:pos="0"/>
        </w:tabs>
        <w:ind w:firstLine="709"/>
        <w:rPr>
          <w:rFonts w:eastAsia="Times New Roman"/>
          <w:szCs w:val="24"/>
          <w:lang w:eastAsia="ru-RU"/>
        </w:rPr>
      </w:pPr>
      <w:r w:rsidRPr="00A5746B">
        <w:rPr>
          <w:rFonts w:eastAsia="Times New Roman"/>
          <w:szCs w:val="24"/>
          <w:lang w:eastAsia="ru-RU"/>
        </w:rPr>
        <w:t>В программном комплексе к объектам системы теплоснабжения относятся</w:t>
      </w:r>
      <w:r w:rsidR="003F3107" w:rsidRPr="00A5746B">
        <w:rPr>
          <w:rFonts w:eastAsia="Times New Roman"/>
          <w:szCs w:val="24"/>
          <w:lang w:eastAsia="ru-RU"/>
        </w:rPr>
        <w:t xml:space="preserve"> </w:t>
      </w:r>
      <w:r w:rsidRPr="00A5746B">
        <w:rPr>
          <w:rFonts w:eastAsia="Times New Roman"/>
          <w:szCs w:val="24"/>
          <w:lang w:eastAsia="ru-RU"/>
        </w:rPr>
        <w:t>следующие</w:t>
      </w:r>
      <w:r w:rsidR="003F3107" w:rsidRPr="00A5746B">
        <w:rPr>
          <w:rFonts w:eastAsia="Times New Roman"/>
          <w:szCs w:val="24"/>
          <w:lang w:eastAsia="ru-RU"/>
        </w:rPr>
        <w:t xml:space="preserve"> </w:t>
      </w:r>
      <w:r w:rsidRPr="00A5746B">
        <w:rPr>
          <w:rFonts w:eastAsia="Times New Roman"/>
          <w:szCs w:val="24"/>
          <w:lang w:eastAsia="ru-RU"/>
        </w:rPr>
        <w:t>эл</w:t>
      </w:r>
      <w:r w:rsidRPr="00A5746B">
        <w:rPr>
          <w:rFonts w:eastAsia="Times New Roman"/>
          <w:szCs w:val="24"/>
          <w:lang w:eastAsia="ru-RU"/>
        </w:rPr>
        <w:t>е</w:t>
      </w:r>
      <w:r w:rsidRPr="00A5746B">
        <w:rPr>
          <w:rFonts w:eastAsia="Times New Roman"/>
          <w:szCs w:val="24"/>
          <w:lang w:eastAsia="ru-RU"/>
        </w:rPr>
        <w:t>менты,</w:t>
      </w:r>
      <w:r w:rsidR="003F3107" w:rsidRPr="00A5746B">
        <w:rPr>
          <w:rFonts w:eastAsia="Times New Roman"/>
          <w:szCs w:val="24"/>
          <w:lang w:eastAsia="ru-RU"/>
        </w:rPr>
        <w:t xml:space="preserve"> </w:t>
      </w:r>
      <w:r w:rsidRPr="00A5746B">
        <w:rPr>
          <w:rFonts w:eastAsia="Times New Roman"/>
          <w:szCs w:val="24"/>
          <w:lang w:eastAsia="ru-RU"/>
        </w:rPr>
        <w:t>которые</w:t>
      </w:r>
      <w:r w:rsidR="003F3107" w:rsidRPr="00A5746B">
        <w:rPr>
          <w:rFonts w:eastAsia="Times New Roman"/>
          <w:szCs w:val="24"/>
          <w:lang w:eastAsia="ru-RU"/>
        </w:rPr>
        <w:t xml:space="preserve"> </w:t>
      </w:r>
      <w:r w:rsidRPr="00A5746B">
        <w:rPr>
          <w:rFonts w:eastAsia="Times New Roman"/>
          <w:szCs w:val="24"/>
          <w:lang w:eastAsia="ru-RU"/>
        </w:rPr>
        <w:t>образуют</w:t>
      </w:r>
      <w:r w:rsidR="003F3107" w:rsidRPr="00A5746B">
        <w:rPr>
          <w:rFonts w:eastAsia="Times New Roman"/>
          <w:szCs w:val="24"/>
          <w:lang w:eastAsia="ru-RU"/>
        </w:rPr>
        <w:t xml:space="preserve"> </w:t>
      </w:r>
      <w:r w:rsidRPr="00A5746B">
        <w:rPr>
          <w:rFonts w:eastAsia="Times New Roman"/>
          <w:szCs w:val="24"/>
          <w:lang w:eastAsia="ru-RU"/>
        </w:rPr>
        <w:t>между</w:t>
      </w:r>
      <w:r w:rsidR="003F3107" w:rsidRPr="00A5746B">
        <w:rPr>
          <w:rFonts w:eastAsia="Times New Roman"/>
          <w:szCs w:val="24"/>
          <w:lang w:eastAsia="ru-RU"/>
        </w:rPr>
        <w:t xml:space="preserve"> </w:t>
      </w:r>
      <w:r w:rsidRPr="00A5746B">
        <w:rPr>
          <w:rFonts w:eastAsia="Times New Roman"/>
          <w:szCs w:val="24"/>
          <w:lang w:eastAsia="ru-RU"/>
        </w:rPr>
        <w:t>собой</w:t>
      </w:r>
      <w:r w:rsidR="003F3107" w:rsidRPr="00A5746B">
        <w:rPr>
          <w:rFonts w:eastAsia="Times New Roman"/>
          <w:szCs w:val="24"/>
          <w:lang w:eastAsia="ru-RU"/>
        </w:rPr>
        <w:t xml:space="preserve"> </w:t>
      </w:r>
      <w:r w:rsidRPr="00A5746B">
        <w:rPr>
          <w:rFonts w:eastAsia="Times New Roman"/>
          <w:szCs w:val="24"/>
          <w:lang w:eastAsia="ru-RU"/>
        </w:rPr>
        <w:t>связанную структуру:</w:t>
      </w:r>
      <w:r w:rsidR="003F3107" w:rsidRPr="00A5746B">
        <w:rPr>
          <w:rFonts w:eastAsia="Times New Roman"/>
          <w:szCs w:val="24"/>
          <w:lang w:eastAsia="ru-RU"/>
        </w:rPr>
        <w:t xml:space="preserve"> </w:t>
      </w:r>
      <w:r w:rsidRPr="00A5746B">
        <w:rPr>
          <w:rFonts w:eastAsia="Times New Roman"/>
          <w:szCs w:val="24"/>
          <w:lang w:eastAsia="ru-RU"/>
        </w:rPr>
        <w:t>источник,</w:t>
      </w:r>
      <w:r w:rsidR="003F3107" w:rsidRPr="00A5746B">
        <w:rPr>
          <w:rFonts w:eastAsia="Times New Roman"/>
          <w:szCs w:val="24"/>
          <w:lang w:eastAsia="ru-RU"/>
        </w:rPr>
        <w:t xml:space="preserve"> </w:t>
      </w:r>
      <w:r w:rsidRPr="00A5746B">
        <w:rPr>
          <w:rFonts w:eastAsia="Times New Roman"/>
          <w:szCs w:val="24"/>
          <w:lang w:eastAsia="ru-RU"/>
        </w:rPr>
        <w:t>участок</w:t>
      </w:r>
      <w:r w:rsidR="003F3107" w:rsidRPr="00A5746B">
        <w:rPr>
          <w:rFonts w:eastAsia="Times New Roman"/>
          <w:szCs w:val="24"/>
          <w:lang w:eastAsia="ru-RU"/>
        </w:rPr>
        <w:t xml:space="preserve"> </w:t>
      </w:r>
      <w:r w:rsidRPr="00A5746B">
        <w:rPr>
          <w:rFonts w:eastAsia="Times New Roman"/>
          <w:szCs w:val="24"/>
          <w:lang w:eastAsia="ru-RU"/>
        </w:rPr>
        <w:t>тепловой</w:t>
      </w:r>
      <w:r w:rsidR="003F3107" w:rsidRPr="00A5746B">
        <w:rPr>
          <w:rFonts w:eastAsia="Times New Roman"/>
          <w:szCs w:val="24"/>
          <w:lang w:eastAsia="ru-RU"/>
        </w:rPr>
        <w:t xml:space="preserve"> </w:t>
      </w:r>
      <w:r w:rsidRPr="00A5746B">
        <w:rPr>
          <w:rFonts w:eastAsia="Times New Roman"/>
          <w:szCs w:val="24"/>
          <w:lang w:eastAsia="ru-RU"/>
        </w:rPr>
        <w:t>сети,</w:t>
      </w:r>
      <w:r w:rsidR="003F3107" w:rsidRPr="00A5746B">
        <w:rPr>
          <w:rFonts w:eastAsia="Times New Roman"/>
          <w:szCs w:val="24"/>
          <w:lang w:eastAsia="ru-RU"/>
        </w:rPr>
        <w:t xml:space="preserve"> </w:t>
      </w:r>
      <w:r w:rsidRPr="00A5746B">
        <w:rPr>
          <w:rFonts w:eastAsia="Times New Roman"/>
          <w:szCs w:val="24"/>
          <w:lang w:eastAsia="ru-RU"/>
        </w:rPr>
        <w:t>ЦТП,</w:t>
      </w:r>
      <w:r w:rsidR="003F3107" w:rsidRPr="00A5746B">
        <w:rPr>
          <w:rFonts w:eastAsia="Times New Roman"/>
          <w:szCs w:val="24"/>
          <w:lang w:eastAsia="ru-RU"/>
        </w:rPr>
        <w:t xml:space="preserve"> </w:t>
      </w:r>
      <w:r w:rsidRPr="00A5746B">
        <w:rPr>
          <w:rFonts w:eastAsia="Times New Roman"/>
          <w:szCs w:val="24"/>
          <w:lang w:eastAsia="ru-RU"/>
        </w:rPr>
        <w:t>потребитель.</w:t>
      </w:r>
      <w:r w:rsidR="003F3107" w:rsidRPr="00A5746B">
        <w:rPr>
          <w:rFonts w:eastAsia="Times New Roman"/>
          <w:szCs w:val="24"/>
          <w:lang w:eastAsia="ru-RU"/>
        </w:rPr>
        <w:t xml:space="preserve"> </w:t>
      </w:r>
      <w:r w:rsidRPr="00A5746B">
        <w:rPr>
          <w:rFonts w:eastAsia="Times New Roman"/>
          <w:szCs w:val="24"/>
          <w:lang w:eastAsia="ru-RU"/>
        </w:rPr>
        <w:t>Каждый элемент имеет свой паспорт объекта, состоящий из описательных х</w:t>
      </w:r>
      <w:r w:rsidRPr="00A5746B">
        <w:rPr>
          <w:rFonts w:eastAsia="Times New Roman"/>
          <w:szCs w:val="24"/>
          <w:lang w:eastAsia="ru-RU"/>
        </w:rPr>
        <w:t>а</w:t>
      </w:r>
      <w:r w:rsidRPr="00A5746B">
        <w:rPr>
          <w:rFonts w:eastAsia="Times New Roman"/>
          <w:szCs w:val="24"/>
          <w:lang w:eastAsia="ru-RU"/>
        </w:rPr>
        <w:t>рактеристик. Среди этих характеристик есть как необходимые для проведения гидравлического</w:t>
      </w:r>
      <w:r w:rsidR="003F3107" w:rsidRPr="00A5746B">
        <w:rPr>
          <w:rFonts w:eastAsia="Times New Roman"/>
          <w:szCs w:val="24"/>
          <w:lang w:eastAsia="ru-RU"/>
        </w:rPr>
        <w:t xml:space="preserve"> </w:t>
      </w:r>
      <w:r w:rsidRPr="00A5746B">
        <w:rPr>
          <w:rFonts w:eastAsia="Times New Roman"/>
          <w:szCs w:val="24"/>
          <w:lang w:eastAsia="ru-RU"/>
        </w:rPr>
        <w:t>расчета</w:t>
      </w:r>
      <w:r w:rsidR="003F3107" w:rsidRPr="00A5746B">
        <w:rPr>
          <w:rFonts w:eastAsia="Times New Roman"/>
          <w:szCs w:val="24"/>
          <w:lang w:eastAsia="ru-RU"/>
        </w:rPr>
        <w:t xml:space="preserve"> </w:t>
      </w:r>
      <w:r w:rsidRPr="00A5746B">
        <w:rPr>
          <w:rFonts w:eastAsia="Times New Roman"/>
          <w:szCs w:val="24"/>
          <w:lang w:eastAsia="ru-RU"/>
        </w:rPr>
        <w:t>и</w:t>
      </w:r>
      <w:r w:rsidR="003F3107" w:rsidRPr="00A5746B">
        <w:rPr>
          <w:rFonts w:eastAsia="Times New Roman"/>
          <w:szCs w:val="24"/>
          <w:lang w:eastAsia="ru-RU"/>
        </w:rPr>
        <w:t xml:space="preserve"> </w:t>
      </w:r>
      <w:r w:rsidRPr="00A5746B">
        <w:rPr>
          <w:rFonts w:eastAsia="Times New Roman"/>
          <w:szCs w:val="24"/>
          <w:lang w:eastAsia="ru-RU"/>
        </w:rPr>
        <w:t>решения</w:t>
      </w:r>
      <w:r w:rsidR="003F3107" w:rsidRPr="00A5746B">
        <w:rPr>
          <w:rFonts w:eastAsia="Times New Roman"/>
          <w:szCs w:val="24"/>
          <w:lang w:eastAsia="ru-RU"/>
        </w:rPr>
        <w:t xml:space="preserve"> </w:t>
      </w:r>
      <w:r w:rsidRPr="00A5746B">
        <w:rPr>
          <w:rFonts w:eastAsia="Times New Roman"/>
          <w:szCs w:val="24"/>
          <w:lang w:eastAsia="ru-RU"/>
        </w:rPr>
        <w:t>расчетно-аналитических</w:t>
      </w:r>
      <w:r w:rsidR="003F3107" w:rsidRPr="00A5746B">
        <w:rPr>
          <w:rFonts w:eastAsia="Times New Roman"/>
          <w:szCs w:val="24"/>
          <w:lang w:eastAsia="ru-RU"/>
        </w:rPr>
        <w:t xml:space="preserve"> </w:t>
      </w:r>
      <w:r w:rsidRPr="00A5746B">
        <w:rPr>
          <w:rFonts w:eastAsia="Times New Roman"/>
          <w:szCs w:val="24"/>
          <w:lang w:eastAsia="ru-RU"/>
        </w:rPr>
        <w:t>задач,</w:t>
      </w:r>
      <w:r w:rsidR="003F3107" w:rsidRPr="00A5746B">
        <w:rPr>
          <w:rFonts w:eastAsia="Times New Roman"/>
          <w:szCs w:val="24"/>
          <w:lang w:eastAsia="ru-RU"/>
        </w:rPr>
        <w:t xml:space="preserve"> </w:t>
      </w:r>
      <w:r w:rsidRPr="00A5746B">
        <w:rPr>
          <w:rFonts w:eastAsia="Times New Roman"/>
          <w:szCs w:val="24"/>
          <w:lang w:eastAsia="ru-RU"/>
        </w:rPr>
        <w:t>так</w:t>
      </w:r>
      <w:r w:rsidR="003F3107" w:rsidRPr="00A5746B">
        <w:rPr>
          <w:rFonts w:eastAsia="Times New Roman"/>
          <w:szCs w:val="24"/>
          <w:lang w:eastAsia="ru-RU"/>
        </w:rPr>
        <w:t xml:space="preserve"> </w:t>
      </w:r>
      <w:r w:rsidRPr="00A5746B">
        <w:rPr>
          <w:rFonts w:eastAsia="Times New Roman"/>
          <w:szCs w:val="24"/>
          <w:lang w:eastAsia="ru-RU"/>
        </w:rPr>
        <w:t>и</w:t>
      </w:r>
      <w:r w:rsidR="003F3107" w:rsidRPr="00A5746B">
        <w:rPr>
          <w:rFonts w:eastAsia="Times New Roman"/>
          <w:szCs w:val="24"/>
          <w:lang w:eastAsia="ru-RU"/>
        </w:rPr>
        <w:t xml:space="preserve"> </w:t>
      </w:r>
      <w:r w:rsidRPr="00A5746B">
        <w:rPr>
          <w:rFonts w:eastAsia="Times New Roman"/>
          <w:szCs w:val="24"/>
          <w:lang w:eastAsia="ru-RU"/>
        </w:rPr>
        <w:t>справочные.</w:t>
      </w:r>
      <w:r w:rsidR="003F3107" w:rsidRPr="00A5746B">
        <w:rPr>
          <w:rFonts w:eastAsia="Times New Roman"/>
          <w:szCs w:val="24"/>
          <w:lang w:eastAsia="ru-RU"/>
        </w:rPr>
        <w:t xml:space="preserve"> </w:t>
      </w:r>
    </w:p>
    <w:p w:rsidR="00E1104F" w:rsidRPr="00A5746B" w:rsidRDefault="00E1104F" w:rsidP="00E1104F">
      <w:pPr>
        <w:pStyle w:val="21"/>
      </w:pPr>
      <w:bookmarkStart w:id="175" w:name="_Toc101777945"/>
      <w:bookmarkStart w:id="176" w:name="_Toc121588503"/>
      <w:r w:rsidRPr="00A5746B">
        <w:t>3.3 Паспортизация и описание расчетных единиц территориального деления, включая административное.</w:t>
      </w:r>
      <w:bookmarkEnd w:id="175"/>
      <w:bookmarkEnd w:id="176"/>
    </w:p>
    <w:p w:rsidR="00E1104F" w:rsidRPr="00A5746B" w:rsidRDefault="00E1104F" w:rsidP="00E1104F">
      <w:pPr>
        <w:tabs>
          <w:tab w:val="left" w:pos="0"/>
        </w:tabs>
        <w:ind w:firstLine="709"/>
        <w:rPr>
          <w:rFonts w:eastAsia="Times New Roman"/>
          <w:szCs w:val="24"/>
          <w:lang w:eastAsia="ru-RU"/>
        </w:rPr>
      </w:pPr>
      <w:r w:rsidRPr="00A5746B">
        <w:rPr>
          <w:rFonts w:eastAsia="Times New Roman"/>
          <w:szCs w:val="24"/>
          <w:lang w:eastAsia="ru-RU"/>
        </w:rPr>
        <w:t>Разбивка объектов по территориальному делению в ГИС «Zulu» происходит на основе да</w:t>
      </w:r>
      <w:r w:rsidRPr="00A5746B">
        <w:rPr>
          <w:rFonts w:eastAsia="Times New Roman"/>
          <w:szCs w:val="24"/>
          <w:lang w:eastAsia="ru-RU"/>
        </w:rPr>
        <w:t>н</w:t>
      </w:r>
      <w:r w:rsidRPr="00A5746B">
        <w:rPr>
          <w:rFonts w:eastAsia="Times New Roman"/>
          <w:szCs w:val="24"/>
          <w:lang w:eastAsia="ru-RU"/>
        </w:rPr>
        <w:t>ных утвержденного генерального плана и карте терри</w:t>
      </w:r>
      <w:r w:rsidR="001E5505" w:rsidRPr="00A5746B">
        <w:rPr>
          <w:rFonts w:eastAsia="Times New Roman"/>
          <w:szCs w:val="24"/>
          <w:lang w:eastAsia="ru-RU"/>
        </w:rPr>
        <w:t>,</w:t>
      </w:r>
      <w:r w:rsidRPr="00A5746B">
        <w:rPr>
          <w:rFonts w:eastAsia="Times New Roman"/>
          <w:szCs w:val="24"/>
          <w:lang w:eastAsia="ru-RU"/>
        </w:rPr>
        <w:t>ториального планирования.</w:t>
      </w:r>
    </w:p>
    <w:p w:rsidR="00E1104F" w:rsidRPr="00A5746B" w:rsidRDefault="00CB2992" w:rsidP="00E1104F">
      <w:pPr>
        <w:tabs>
          <w:tab w:val="left" w:pos="0"/>
        </w:tabs>
        <w:ind w:firstLine="709"/>
        <w:rPr>
          <w:rFonts w:eastAsia="Times New Roman"/>
          <w:szCs w:val="24"/>
          <w:lang w:eastAsia="ru-RU"/>
        </w:rPr>
      </w:pPr>
      <w:r w:rsidRPr="00A5746B">
        <w:rPr>
          <w:rFonts w:eastAsia="Times New Roman"/>
          <w:szCs w:val="24"/>
          <w:lang w:eastAsia="ru-RU"/>
        </w:rPr>
        <w:t>Э</w:t>
      </w:r>
      <w:r w:rsidR="00E1104F" w:rsidRPr="00A5746B">
        <w:rPr>
          <w:rFonts w:eastAsia="Times New Roman"/>
          <w:szCs w:val="24"/>
          <w:lang w:eastAsia="ru-RU"/>
        </w:rPr>
        <w:t>лектронная модель предусматривает паспортизацию и описание расчетных единиц терр</w:t>
      </w:r>
      <w:r w:rsidR="00E1104F" w:rsidRPr="00A5746B">
        <w:rPr>
          <w:rFonts w:eastAsia="Times New Roman"/>
          <w:szCs w:val="24"/>
          <w:lang w:eastAsia="ru-RU"/>
        </w:rPr>
        <w:t>и</w:t>
      </w:r>
      <w:r w:rsidR="00E1104F" w:rsidRPr="00A5746B">
        <w:rPr>
          <w:rFonts w:eastAsia="Times New Roman"/>
          <w:szCs w:val="24"/>
          <w:lang w:eastAsia="ru-RU"/>
        </w:rPr>
        <w:t>ториального деления, включая административное.</w:t>
      </w:r>
    </w:p>
    <w:p w:rsidR="00E1104F" w:rsidRPr="00A5746B" w:rsidRDefault="00E1104F" w:rsidP="00E1104F">
      <w:pPr>
        <w:pStyle w:val="21"/>
      </w:pPr>
      <w:bookmarkStart w:id="177" w:name="_Toc101777946"/>
      <w:bookmarkStart w:id="178" w:name="_Toc121588504"/>
      <w:r w:rsidRPr="00A5746B">
        <w:t>3.4 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w:t>
      </w:r>
      <w:r w:rsidRPr="00A5746B">
        <w:t>р</w:t>
      </w:r>
      <w:r w:rsidRPr="00A5746B">
        <w:t>гии на единую тепловую сеть.</w:t>
      </w:r>
      <w:bookmarkEnd w:id="177"/>
      <w:bookmarkEnd w:id="178"/>
    </w:p>
    <w:p w:rsidR="00E1104F" w:rsidRPr="00A5746B" w:rsidRDefault="00E1104F" w:rsidP="00E1104F">
      <w:pPr>
        <w:tabs>
          <w:tab w:val="left" w:pos="0"/>
        </w:tabs>
        <w:ind w:firstLine="709"/>
        <w:rPr>
          <w:rFonts w:eastAsia="Times New Roman"/>
          <w:szCs w:val="24"/>
          <w:lang w:eastAsia="ru-RU"/>
        </w:rPr>
      </w:pPr>
      <w:r w:rsidRPr="00A5746B">
        <w:rPr>
          <w:rFonts w:eastAsia="Times New Roman"/>
          <w:szCs w:val="24"/>
          <w:lang w:eastAsia="ru-RU"/>
        </w:rPr>
        <w:t xml:space="preserve">Гидравлический расчет предусматривает выполнение расчета системы централизованного теплоснабжения с потребителями, подключенными к тепловой сети по различным схемам. </w:t>
      </w:r>
    </w:p>
    <w:p w:rsidR="00E1104F" w:rsidRPr="00A5746B" w:rsidRDefault="00E1104F" w:rsidP="00E1104F">
      <w:pPr>
        <w:tabs>
          <w:tab w:val="left" w:pos="0"/>
        </w:tabs>
        <w:ind w:firstLine="709"/>
        <w:rPr>
          <w:rFonts w:eastAsia="Times New Roman"/>
          <w:szCs w:val="24"/>
          <w:lang w:eastAsia="ru-RU"/>
        </w:rPr>
      </w:pPr>
      <w:r w:rsidRPr="00A5746B">
        <w:rPr>
          <w:rFonts w:eastAsia="Times New Roman"/>
          <w:szCs w:val="24"/>
          <w:lang w:eastAsia="ru-RU"/>
        </w:rPr>
        <w:t xml:space="preserve">Целью расчета является определение фактических расходов теплоносителя на участках тепловой сети и у потребителей, а также количества тепловой энергии, получаемой потребителем при заданной температуре воды в подающем трубопроводе и располагаемом напоре на источнике. </w:t>
      </w:r>
    </w:p>
    <w:p w:rsidR="00E1104F" w:rsidRPr="00A5746B" w:rsidRDefault="00E1104F" w:rsidP="00E1104F">
      <w:pPr>
        <w:tabs>
          <w:tab w:val="left" w:pos="0"/>
        </w:tabs>
        <w:ind w:firstLine="709"/>
        <w:rPr>
          <w:rFonts w:eastAsia="Times New Roman"/>
          <w:szCs w:val="24"/>
          <w:lang w:eastAsia="ru-RU"/>
        </w:rPr>
      </w:pPr>
      <w:r w:rsidRPr="00A5746B">
        <w:rPr>
          <w:rFonts w:eastAsia="Times New Roman"/>
          <w:szCs w:val="24"/>
          <w:lang w:eastAsia="ru-RU"/>
        </w:rPr>
        <w:t>Созданная математическая имитационная модель системы теплоснабжения, служащая для решения поверочной задачи, позволяет анализировать гидравлический и тепловой режим работы, а также прогнозировать изменение температуры внутреннего воздуха у потребителей. Расчеты проводились при различных исходных данных, в том числе аварийных ситуациях, например, о</w:t>
      </w:r>
      <w:r w:rsidRPr="00A5746B">
        <w:rPr>
          <w:rFonts w:eastAsia="Times New Roman"/>
          <w:szCs w:val="24"/>
          <w:lang w:eastAsia="ru-RU"/>
        </w:rPr>
        <w:t>т</w:t>
      </w:r>
      <w:r w:rsidRPr="00A5746B">
        <w:rPr>
          <w:rFonts w:eastAsia="Times New Roman"/>
          <w:szCs w:val="24"/>
          <w:lang w:eastAsia="ru-RU"/>
        </w:rPr>
        <w:t>ключении отдельных участков тепловой сети, передачи воды и тепловой энергии от одного исто</w:t>
      </w:r>
      <w:r w:rsidRPr="00A5746B">
        <w:rPr>
          <w:rFonts w:eastAsia="Times New Roman"/>
          <w:szCs w:val="24"/>
          <w:lang w:eastAsia="ru-RU"/>
        </w:rPr>
        <w:t>ч</w:t>
      </w:r>
      <w:r w:rsidRPr="00A5746B">
        <w:rPr>
          <w:rFonts w:eastAsia="Times New Roman"/>
          <w:szCs w:val="24"/>
          <w:lang w:eastAsia="ru-RU"/>
        </w:rPr>
        <w:t xml:space="preserve">ника к другому по одному из трубопроводов и т.д. В качестве теплоносителя используется вода. </w:t>
      </w:r>
    </w:p>
    <w:p w:rsidR="00E1104F" w:rsidRPr="00A5746B" w:rsidRDefault="00E1104F" w:rsidP="00E1104F">
      <w:pPr>
        <w:tabs>
          <w:tab w:val="left" w:pos="0"/>
        </w:tabs>
        <w:ind w:firstLine="709"/>
        <w:rPr>
          <w:rFonts w:eastAsia="Times New Roman"/>
          <w:szCs w:val="24"/>
          <w:lang w:eastAsia="ru-RU"/>
        </w:rPr>
      </w:pPr>
      <w:r w:rsidRPr="00A5746B">
        <w:rPr>
          <w:rFonts w:eastAsia="Times New Roman"/>
          <w:szCs w:val="24"/>
          <w:lang w:eastAsia="ru-RU"/>
        </w:rPr>
        <w:t xml:space="preserve">Гидравлический расчёт тепловых сетей проводится с учётом: </w:t>
      </w:r>
    </w:p>
    <w:p w:rsidR="00E1104F" w:rsidRPr="00A5746B" w:rsidRDefault="00E1104F" w:rsidP="00F94739">
      <w:pPr>
        <w:numPr>
          <w:ilvl w:val="0"/>
          <w:numId w:val="14"/>
        </w:numPr>
        <w:tabs>
          <w:tab w:val="left" w:pos="0"/>
        </w:tabs>
        <w:rPr>
          <w:rFonts w:eastAsia="Times New Roman"/>
          <w:szCs w:val="24"/>
          <w:lang w:eastAsia="ru-RU"/>
        </w:rPr>
      </w:pPr>
      <w:r w:rsidRPr="00A5746B">
        <w:rPr>
          <w:rFonts w:eastAsia="Times New Roman"/>
          <w:szCs w:val="24"/>
          <w:lang w:eastAsia="ru-RU"/>
        </w:rPr>
        <w:t xml:space="preserve">утечек из тепловой сети и систем теплопотребления; </w:t>
      </w:r>
    </w:p>
    <w:p w:rsidR="00E1104F" w:rsidRPr="00A5746B" w:rsidRDefault="00E1104F" w:rsidP="00F94739">
      <w:pPr>
        <w:numPr>
          <w:ilvl w:val="0"/>
          <w:numId w:val="14"/>
        </w:numPr>
        <w:tabs>
          <w:tab w:val="left" w:pos="0"/>
        </w:tabs>
        <w:rPr>
          <w:rFonts w:eastAsia="Times New Roman"/>
          <w:szCs w:val="24"/>
          <w:lang w:eastAsia="ru-RU"/>
        </w:rPr>
      </w:pPr>
      <w:r w:rsidRPr="00A5746B">
        <w:rPr>
          <w:rFonts w:eastAsia="Times New Roman"/>
          <w:szCs w:val="24"/>
          <w:lang w:eastAsia="ru-RU"/>
        </w:rPr>
        <w:t xml:space="preserve">фактически установленного оборудования на абонентских вводах и тепловых сетях. </w:t>
      </w:r>
    </w:p>
    <w:p w:rsidR="00E1104F" w:rsidRPr="00A5746B" w:rsidRDefault="00E1104F" w:rsidP="00E1104F">
      <w:pPr>
        <w:tabs>
          <w:tab w:val="left" w:pos="0"/>
        </w:tabs>
        <w:ind w:firstLine="709"/>
        <w:rPr>
          <w:rFonts w:eastAsia="Times New Roman"/>
          <w:szCs w:val="24"/>
          <w:lang w:eastAsia="ru-RU"/>
        </w:rPr>
      </w:pPr>
      <w:r w:rsidRPr="00A5746B">
        <w:rPr>
          <w:rFonts w:eastAsia="Times New Roman"/>
          <w:szCs w:val="24"/>
          <w:lang w:eastAsia="ru-RU"/>
        </w:rPr>
        <w:t xml:space="preserve">Гидравлический расчет позволяет рассчитать любую аварию на трубопроводах тепловой сети и источнике теплоснабжения. В результате расчета определяются расходы и потери напора в трубопроводах, напоры в узлах сети, в том числе располагаемые напоры у потребителей, расходы и температуры воды на входе и выходе в каждую систему теплопотребления. </w:t>
      </w:r>
    </w:p>
    <w:p w:rsidR="00E1104F" w:rsidRPr="00A5746B" w:rsidRDefault="00E1104F" w:rsidP="00E1104F">
      <w:pPr>
        <w:tabs>
          <w:tab w:val="left" w:pos="0"/>
        </w:tabs>
        <w:ind w:firstLine="709"/>
        <w:rPr>
          <w:rFonts w:eastAsia="Times New Roman"/>
          <w:szCs w:val="24"/>
          <w:lang w:eastAsia="ru-RU"/>
        </w:rPr>
      </w:pPr>
      <w:r w:rsidRPr="00A5746B">
        <w:rPr>
          <w:rFonts w:eastAsia="Times New Roman"/>
          <w:szCs w:val="24"/>
          <w:lang w:eastAsia="ru-RU"/>
        </w:rPr>
        <w:t>Результаты гидравлического расчета приведены в таблице ниже.</w:t>
      </w:r>
    </w:p>
    <w:p w:rsidR="00E1104F" w:rsidRPr="00A5746B" w:rsidRDefault="00E1104F" w:rsidP="00E1104F">
      <w:pPr>
        <w:pStyle w:val="aff9"/>
        <w:sectPr w:rsidR="00E1104F" w:rsidRPr="00A5746B" w:rsidSect="00E1104F">
          <w:pgSz w:w="11906" w:h="16838"/>
          <w:pgMar w:top="1134" w:right="567" w:bottom="1134" w:left="1134" w:header="708" w:footer="708" w:gutter="0"/>
          <w:cols w:space="708"/>
          <w:docGrid w:linePitch="360"/>
        </w:sectPr>
      </w:pPr>
    </w:p>
    <w:p w:rsidR="00E1104F" w:rsidRPr="00A5746B" w:rsidRDefault="00A84EB4" w:rsidP="00A84EB4">
      <w:pPr>
        <w:pStyle w:val="aff9"/>
      </w:pPr>
      <w:r w:rsidRPr="00A5746B">
        <w:lastRenderedPageBreak/>
        <w:t xml:space="preserve">Таблица </w:t>
      </w:r>
      <w:fldSimple w:instr=" SEQ Таблица \* ARABIC ">
        <w:r w:rsidR="00A5746B" w:rsidRPr="00A5746B">
          <w:rPr>
            <w:noProof/>
          </w:rPr>
          <w:t>49</w:t>
        </w:r>
      </w:fldSimple>
      <w:r w:rsidRPr="00A5746B">
        <w:t xml:space="preserve"> </w:t>
      </w:r>
      <w:r w:rsidR="00E1104F" w:rsidRPr="00A5746B">
        <w:t>- Результаты тепло-гидравлического расчета тепловых сетей котельных округа</w:t>
      </w:r>
    </w:p>
    <w:tbl>
      <w:tblPr>
        <w:tblW w:w="5000" w:type="pct"/>
        <w:tblLook w:val="04A0" w:firstRow="1" w:lastRow="0" w:firstColumn="1" w:lastColumn="0" w:noHBand="0" w:noVBand="1"/>
      </w:tblPr>
      <w:tblGrid>
        <w:gridCol w:w="532"/>
        <w:gridCol w:w="1943"/>
        <w:gridCol w:w="1928"/>
        <w:gridCol w:w="1730"/>
        <w:gridCol w:w="1730"/>
        <w:gridCol w:w="1730"/>
        <w:gridCol w:w="1733"/>
        <w:gridCol w:w="1733"/>
        <w:gridCol w:w="1727"/>
      </w:tblGrid>
      <w:tr w:rsidR="00873E8F" w:rsidRPr="00A5746B" w:rsidTr="00120A44">
        <w:trPr>
          <w:tblHeader/>
        </w:trPr>
        <w:tc>
          <w:tcPr>
            <w:tcW w:w="180"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E1104F" w:rsidRPr="00A5746B" w:rsidRDefault="00E1104F" w:rsidP="00A84EB4">
            <w:pPr>
              <w:jc w:val="center"/>
              <w:rPr>
                <w:rFonts w:eastAsia="Times New Roman"/>
                <w:b/>
                <w:bCs/>
                <w:sz w:val="22"/>
                <w:lang w:eastAsia="ru-RU"/>
              </w:rPr>
            </w:pPr>
            <w:r w:rsidRPr="00A5746B">
              <w:rPr>
                <w:rFonts w:eastAsia="Times New Roman"/>
                <w:b/>
                <w:bCs/>
                <w:sz w:val="22"/>
                <w:lang w:eastAsia="ru-RU"/>
              </w:rPr>
              <w:t>№ п/п</w:t>
            </w:r>
          </w:p>
        </w:tc>
        <w:tc>
          <w:tcPr>
            <w:tcW w:w="657" w:type="pct"/>
            <w:tcBorders>
              <w:top w:val="single" w:sz="4" w:space="0" w:color="000000"/>
              <w:left w:val="nil"/>
              <w:bottom w:val="single" w:sz="4" w:space="0" w:color="000000"/>
              <w:right w:val="single" w:sz="4" w:space="0" w:color="000000"/>
            </w:tcBorders>
            <w:shd w:val="clear" w:color="auto" w:fill="auto"/>
            <w:vAlign w:val="center"/>
            <w:hideMark/>
          </w:tcPr>
          <w:p w:rsidR="00E1104F" w:rsidRPr="00A5746B" w:rsidRDefault="00E1104F" w:rsidP="00A84EB4">
            <w:pPr>
              <w:jc w:val="center"/>
              <w:rPr>
                <w:rFonts w:eastAsia="Times New Roman"/>
                <w:b/>
                <w:bCs/>
                <w:sz w:val="22"/>
                <w:lang w:eastAsia="ru-RU"/>
              </w:rPr>
            </w:pPr>
            <w:r w:rsidRPr="00A5746B">
              <w:rPr>
                <w:rFonts w:eastAsia="Times New Roman"/>
                <w:b/>
                <w:bCs/>
                <w:sz w:val="22"/>
                <w:lang w:eastAsia="ru-RU"/>
              </w:rPr>
              <w:t>Наименование источника те</w:t>
            </w:r>
            <w:r w:rsidRPr="00A5746B">
              <w:rPr>
                <w:rFonts w:eastAsia="Times New Roman"/>
                <w:b/>
                <w:bCs/>
                <w:sz w:val="22"/>
                <w:lang w:eastAsia="ru-RU"/>
              </w:rPr>
              <w:t>п</w:t>
            </w:r>
            <w:r w:rsidRPr="00A5746B">
              <w:rPr>
                <w:rFonts w:eastAsia="Times New Roman"/>
                <w:b/>
                <w:bCs/>
                <w:sz w:val="22"/>
                <w:lang w:eastAsia="ru-RU"/>
              </w:rPr>
              <w:t>лоснабжени</w:t>
            </w:r>
          </w:p>
        </w:tc>
        <w:tc>
          <w:tcPr>
            <w:tcW w:w="652" w:type="pct"/>
            <w:tcBorders>
              <w:top w:val="single" w:sz="4" w:space="0" w:color="000000"/>
              <w:left w:val="nil"/>
              <w:bottom w:val="single" w:sz="4" w:space="0" w:color="000000"/>
              <w:right w:val="single" w:sz="4" w:space="0" w:color="000000"/>
            </w:tcBorders>
            <w:shd w:val="clear" w:color="auto" w:fill="auto"/>
            <w:vAlign w:val="center"/>
          </w:tcPr>
          <w:p w:rsidR="00E1104F" w:rsidRPr="00A5746B" w:rsidRDefault="00E1104F" w:rsidP="00A84EB4">
            <w:pPr>
              <w:jc w:val="center"/>
              <w:rPr>
                <w:rFonts w:eastAsia="Times New Roman"/>
                <w:b/>
                <w:bCs/>
                <w:sz w:val="22"/>
                <w:lang w:eastAsia="ru-RU"/>
              </w:rPr>
            </w:pPr>
            <w:r w:rsidRPr="00A5746B">
              <w:rPr>
                <w:sz w:val="22"/>
              </w:rPr>
              <w:t>Протяженность тепловой сети в двухтрубном и</w:t>
            </w:r>
            <w:r w:rsidRPr="00A5746B">
              <w:rPr>
                <w:sz w:val="22"/>
              </w:rPr>
              <w:t>с</w:t>
            </w:r>
            <w:r w:rsidRPr="00A5746B">
              <w:rPr>
                <w:sz w:val="22"/>
              </w:rPr>
              <w:t>числении, м</w:t>
            </w:r>
          </w:p>
        </w:tc>
        <w:tc>
          <w:tcPr>
            <w:tcW w:w="585" w:type="pct"/>
            <w:tcBorders>
              <w:top w:val="single" w:sz="4" w:space="0" w:color="000000"/>
              <w:left w:val="nil"/>
              <w:bottom w:val="single" w:sz="4" w:space="0" w:color="000000"/>
              <w:right w:val="single" w:sz="4" w:space="0" w:color="000000"/>
            </w:tcBorders>
            <w:shd w:val="clear" w:color="auto" w:fill="auto"/>
            <w:vAlign w:val="center"/>
            <w:hideMark/>
          </w:tcPr>
          <w:p w:rsidR="00E1104F" w:rsidRPr="00A5746B" w:rsidRDefault="00E1104F" w:rsidP="00A84EB4">
            <w:pPr>
              <w:jc w:val="center"/>
              <w:rPr>
                <w:rFonts w:eastAsia="Times New Roman"/>
                <w:b/>
                <w:bCs/>
                <w:sz w:val="22"/>
                <w:lang w:eastAsia="ru-RU"/>
              </w:rPr>
            </w:pPr>
            <w:r w:rsidRPr="00A5746B">
              <w:rPr>
                <w:rFonts w:eastAsia="Times New Roman"/>
                <w:b/>
                <w:bCs/>
                <w:sz w:val="22"/>
                <w:lang w:eastAsia="ru-RU"/>
              </w:rPr>
              <w:t>Расход воды в подающем трубопроводе, т/ч</w:t>
            </w:r>
          </w:p>
        </w:tc>
        <w:tc>
          <w:tcPr>
            <w:tcW w:w="585" w:type="pct"/>
            <w:tcBorders>
              <w:top w:val="single" w:sz="4" w:space="0" w:color="000000"/>
              <w:left w:val="nil"/>
              <w:bottom w:val="single" w:sz="4" w:space="0" w:color="000000"/>
              <w:right w:val="single" w:sz="4" w:space="0" w:color="000000"/>
            </w:tcBorders>
            <w:shd w:val="clear" w:color="auto" w:fill="auto"/>
            <w:vAlign w:val="center"/>
            <w:hideMark/>
          </w:tcPr>
          <w:p w:rsidR="00E1104F" w:rsidRPr="00A5746B" w:rsidRDefault="00E1104F" w:rsidP="00A84EB4">
            <w:pPr>
              <w:jc w:val="center"/>
              <w:rPr>
                <w:rFonts w:eastAsia="Times New Roman"/>
                <w:b/>
                <w:bCs/>
                <w:sz w:val="22"/>
                <w:lang w:eastAsia="ru-RU"/>
              </w:rPr>
            </w:pPr>
            <w:r w:rsidRPr="00A5746B">
              <w:rPr>
                <w:rFonts w:eastAsia="Times New Roman"/>
                <w:b/>
                <w:bCs/>
                <w:sz w:val="22"/>
                <w:lang w:eastAsia="ru-RU"/>
              </w:rPr>
              <w:t>Расход воды в обратном тр</w:t>
            </w:r>
            <w:r w:rsidRPr="00A5746B">
              <w:rPr>
                <w:rFonts w:eastAsia="Times New Roman"/>
                <w:b/>
                <w:bCs/>
                <w:sz w:val="22"/>
                <w:lang w:eastAsia="ru-RU"/>
              </w:rPr>
              <w:t>у</w:t>
            </w:r>
            <w:r w:rsidRPr="00A5746B">
              <w:rPr>
                <w:rFonts w:eastAsia="Times New Roman"/>
                <w:b/>
                <w:bCs/>
                <w:sz w:val="22"/>
                <w:lang w:eastAsia="ru-RU"/>
              </w:rPr>
              <w:t>бопроводе, т/ч</w:t>
            </w:r>
          </w:p>
        </w:tc>
        <w:tc>
          <w:tcPr>
            <w:tcW w:w="585" w:type="pct"/>
            <w:tcBorders>
              <w:top w:val="single" w:sz="4" w:space="0" w:color="000000"/>
              <w:left w:val="nil"/>
              <w:bottom w:val="single" w:sz="4" w:space="0" w:color="000000"/>
              <w:right w:val="single" w:sz="4" w:space="0" w:color="000000"/>
            </w:tcBorders>
            <w:shd w:val="clear" w:color="auto" w:fill="auto"/>
            <w:vAlign w:val="center"/>
            <w:hideMark/>
          </w:tcPr>
          <w:p w:rsidR="00E1104F" w:rsidRPr="00A5746B" w:rsidRDefault="00E1104F" w:rsidP="00A84EB4">
            <w:pPr>
              <w:jc w:val="center"/>
              <w:rPr>
                <w:rFonts w:eastAsia="Times New Roman"/>
                <w:b/>
                <w:bCs/>
                <w:sz w:val="22"/>
                <w:lang w:eastAsia="ru-RU"/>
              </w:rPr>
            </w:pPr>
            <w:r w:rsidRPr="00A5746B">
              <w:rPr>
                <w:rFonts w:eastAsia="Times New Roman"/>
                <w:b/>
                <w:bCs/>
                <w:sz w:val="22"/>
                <w:lang w:eastAsia="ru-RU"/>
              </w:rPr>
              <w:t>Потери напора в подающем трубопроводе от источника до самого уд</w:t>
            </w:r>
            <w:r w:rsidRPr="00A5746B">
              <w:rPr>
                <w:rFonts w:eastAsia="Times New Roman"/>
                <w:b/>
                <w:bCs/>
                <w:sz w:val="22"/>
                <w:lang w:eastAsia="ru-RU"/>
              </w:rPr>
              <w:t>а</w:t>
            </w:r>
            <w:r w:rsidRPr="00A5746B">
              <w:rPr>
                <w:rFonts w:eastAsia="Times New Roman"/>
                <w:b/>
                <w:bCs/>
                <w:sz w:val="22"/>
                <w:lang w:eastAsia="ru-RU"/>
              </w:rPr>
              <w:t>ленного п</w:t>
            </w:r>
            <w:r w:rsidRPr="00A5746B">
              <w:rPr>
                <w:rFonts w:eastAsia="Times New Roman"/>
                <w:b/>
                <w:bCs/>
                <w:sz w:val="22"/>
                <w:lang w:eastAsia="ru-RU"/>
              </w:rPr>
              <w:t>о</w:t>
            </w:r>
            <w:r w:rsidRPr="00A5746B">
              <w:rPr>
                <w:rFonts w:eastAsia="Times New Roman"/>
                <w:b/>
                <w:bCs/>
                <w:sz w:val="22"/>
                <w:lang w:eastAsia="ru-RU"/>
              </w:rPr>
              <w:t>требителя, м</w:t>
            </w:r>
          </w:p>
        </w:tc>
        <w:tc>
          <w:tcPr>
            <w:tcW w:w="586" w:type="pct"/>
            <w:tcBorders>
              <w:top w:val="single" w:sz="4" w:space="0" w:color="000000"/>
              <w:left w:val="nil"/>
              <w:bottom w:val="single" w:sz="4" w:space="0" w:color="000000"/>
              <w:right w:val="single" w:sz="4" w:space="0" w:color="000000"/>
            </w:tcBorders>
            <w:shd w:val="clear" w:color="auto" w:fill="auto"/>
            <w:vAlign w:val="center"/>
            <w:hideMark/>
          </w:tcPr>
          <w:p w:rsidR="00E1104F" w:rsidRPr="00A5746B" w:rsidRDefault="00E1104F" w:rsidP="00A84EB4">
            <w:pPr>
              <w:jc w:val="center"/>
              <w:rPr>
                <w:rFonts w:eastAsia="Times New Roman"/>
                <w:b/>
                <w:bCs/>
                <w:sz w:val="22"/>
                <w:lang w:eastAsia="ru-RU"/>
              </w:rPr>
            </w:pPr>
            <w:r w:rsidRPr="00A5746B">
              <w:rPr>
                <w:rFonts w:eastAsia="Times New Roman"/>
                <w:b/>
                <w:bCs/>
                <w:sz w:val="22"/>
                <w:lang w:eastAsia="ru-RU"/>
              </w:rPr>
              <w:t>Потери напора в обратном трубопроводе от источника до самого уд</w:t>
            </w:r>
            <w:r w:rsidRPr="00A5746B">
              <w:rPr>
                <w:rFonts w:eastAsia="Times New Roman"/>
                <w:b/>
                <w:bCs/>
                <w:sz w:val="22"/>
                <w:lang w:eastAsia="ru-RU"/>
              </w:rPr>
              <w:t>а</w:t>
            </w:r>
            <w:r w:rsidRPr="00A5746B">
              <w:rPr>
                <w:rFonts w:eastAsia="Times New Roman"/>
                <w:b/>
                <w:bCs/>
                <w:sz w:val="22"/>
                <w:lang w:eastAsia="ru-RU"/>
              </w:rPr>
              <w:t>ленного п</w:t>
            </w:r>
            <w:r w:rsidRPr="00A5746B">
              <w:rPr>
                <w:rFonts w:eastAsia="Times New Roman"/>
                <w:b/>
                <w:bCs/>
                <w:sz w:val="22"/>
                <w:lang w:eastAsia="ru-RU"/>
              </w:rPr>
              <w:t>о</w:t>
            </w:r>
            <w:r w:rsidRPr="00A5746B">
              <w:rPr>
                <w:rFonts w:eastAsia="Times New Roman"/>
                <w:b/>
                <w:bCs/>
                <w:sz w:val="22"/>
                <w:lang w:eastAsia="ru-RU"/>
              </w:rPr>
              <w:t>требителя, м</w:t>
            </w:r>
          </w:p>
        </w:tc>
        <w:tc>
          <w:tcPr>
            <w:tcW w:w="586" w:type="pct"/>
            <w:tcBorders>
              <w:top w:val="single" w:sz="4" w:space="0" w:color="000000"/>
              <w:left w:val="nil"/>
              <w:bottom w:val="single" w:sz="4" w:space="0" w:color="000000"/>
              <w:right w:val="single" w:sz="4" w:space="0" w:color="000000"/>
            </w:tcBorders>
            <w:shd w:val="clear" w:color="auto" w:fill="auto"/>
            <w:vAlign w:val="center"/>
            <w:hideMark/>
          </w:tcPr>
          <w:p w:rsidR="00E1104F" w:rsidRPr="00A5746B" w:rsidRDefault="00E1104F" w:rsidP="00A84EB4">
            <w:pPr>
              <w:jc w:val="center"/>
              <w:rPr>
                <w:rFonts w:eastAsia="Times New Roman"/>
                <w:b/>
                <w:bCs/>
                <w:sz w:val="22"/>
                <w:lang w:eastAsia="ru-RU"/>
              </w:rPr>
            </w:pPr>
            <w:r w:rsidRPr="00A5746B">
              <w:rPr>
                <w:rFonts w:eastAsia="Times New Roman"/>
                <w:b/>
                <w:bCs/>
                <w:sz w:val="22"/>
                <w:lang w:eastAsia="ru-RU"/>
              </w:rPr>
              <w:t>Тепловые п</w:t>
            </w:r>
            <w:r w:rsidRPr="00A5746B">
              <w:rPr>
                <w:rFonts w:eastAsia="Times New Roman"/>
                <w:b/>
                <w:bCs/>
                <w:sz w:val="22"/>
                <w:lang w:eastAsia="ru-RU"/>
              </w:rPr>
              <w:t>о</w:t>
            </w:r>
            <w:r w:rsidRPr="00A5746B">
              <w:rPr>
                <w:rFonts w:eastAsia="Times New Roman"/>
                <w:b/>
                <w:bCs/>
                <w:sz w:val="22"/>
                <w:lang w:eastAsia="ru-RU"/>
              </w:rPr>
              <w:t>тери в пода</w:t>
            </w:r>
            <w:r w:rsidRPr="00A5746B">
              <w:rPr>
                <w:rFonts w:eastAsia="Times New Roman"/>
                <w:b/>
                <w:bCs/>
                <w:sz w:val="22"/>
                <w:lang w:eastAsia="ru-RU"/>
              </w:rPr>
              <w:t>ю</w:t>
            </w:r>
            <w:r w:rsidRPr="00A5746B">
              <w:rPr>
                <w:rFonts w:eastAsia="Times New Roman"/>
                <w:b/>
                <w:bCs/>
                <w:sz w:val="22"/>
                <w:lang w:eastAsia="ru-RU"/>
              </w:rPr>
              <w:t>щем труб</w:t>
            </w:r>
            <w:r w:rsidRPr="00A5746B">
              <w:rPr>
                <w:rFonts w:eastAsia="Times New Roman"/>
                <w:b/>
                <w:bCs/>
                <w:sz w:val="22"/>
                <w:lang w:eastAsia="ru-RU"/>
              </w:rPr>
              <w:t>о</w:t>
            </w:r>
            <w:r w:rsidRPr="00A5746B">
              <w:rPr>
                <w:rFonts w:eastAsia="Times New Roman"/>
                <w:b/>
                <w:bCs/>
                <w:sz w:val="22"/>
                <w:lang w:eastAsia="ru-RU"/>
              </w:rPr>
              <w:t>проводе, ккал/ч</w:t>
            </w:r>
          </w:p>
        </w:tc>
        <w:tc>
          <w:tcPr>
            <w:tcW w:w="584" w:type="pct"/>
            <w:tcBorders>
              <w:top w:val="single" w:sz="4" w:space="0" w:color="000000"/>
              <w:left w:val="nil"/>
              <w:bottom w:val="single" w:sz="4" w:space="0" w:color="000000"/>
              <w:right w:val="single" w:sz="4" w:space="0" w:color="000000"/>
            </w:tcBorders>
            <w:shd w:val="clear" w:color="auto" w:fill="auto"/>
            <w:vAlign w:val="center"/>
            <w:hideMark/>
          </w:tcPr>
          <w:p w:rsidR="00E1104F" w:rsidRPr="00A5746B" w:rsidRDefault="00E1104F" w:rsidP="00A84EB4">
            <w:pPr>
              <w:jc w:val="center"/>
              <w:rPr>
                <w:rFonts w:eastAsia="Times New Roman"/>
                <w:b/>
                <w:bCs/>
                <w:sz w:val="22"/>
                <w:lang w:eastAsia="ru-RU"/>
              </w:rPr>
            </w:pPr>
            <w:r w:rsidRPr="00A5746B">
              <w:rPr>
                <w:rFonts w:eastAsia="Times New Roman"/>
                <w:b/>
                <w:bCs/>
                <w:sz w:val="22"/>
                <w:lang w:eastAsia="ru-RU"/>
              </w:rPr>
              <w:t>Тепловые п</w:t>
            </w:r>
            <w:r w:rsidRPr="00A5746B">
              <w:rPr>
                <w:rFonts w:eastAsia="Times New Roman"/>
                <w:b/>
                <w:bCs/>
                <w:sz w:val="22"/>
                <w:lang w:eastAsia="ru-RU"/>
              </w:rPr>
              <w:t>о</w:t>
            </w:r>
            <w:r w:rsidRPr="00A5746B">
              <w:rPr>
                <w:rFonts w:eastAsia="Times New Roman"/>
                <w:b/>
                <w:bCs/>
                <w:sz w:val="22"/>
                <w:lang w:eastAsia="ru-RU"/>
              </w:rPr>
              <w:t>тери в обра</w:t>
            </w:r>
            <w:r w:rsidRPr="00A5746B">
              <w:rPr>
                <w:rFonts w:eastAsia="Times New Roman"/>
                <w:b/>
                <w:bCs/>
                <w:sz w:val="22"/>
                <w:lang w:eastAsia="ru-RU"/>
              </w:rPr>
              <w:t>т</w:t>
            </w:r>
            <w:r w:rsidRPr="00A5746B">
              <w:rPr>
                <w:rFonts w:eastAsia="Times New Roman"/>
                <w:b/>
                <w:bCs/>
                <w:sz w:val="22"/>
                <w:lang w:eastAsia="ru-RU"/>
              </w:rPr>
              <w:t>ном трубопр</w:t>
            </w:r>
            <w:r w:rsidRPr="00A5746B">
              <w:rPr>
                <w:rFonts w:eastAsia="Times New Roman"/>
                <w:b/>
                <w:bCs/>
                <w:sz w:val="22"/>
                <w:lang w:eastAsia="ru-RU"/>
              </w:rPr>
              <w:t>о</w:t>
            </w:r>
            <w:r w:rsidRPr="00A5746B">
              <w:rPr>
                <w:rFonts w:eastAsia="Times New Roman"/>
                <w:b/>
                <w:bCs/>
                <w:sz w:val="22"/>
                <w:lang w:eastAsia="ru-RU"/>
              </w:rPr>
              <w:t>воде, ккал/ч</w:t>
            </w:r>
          </w:p>
        </w:tc>
      </w:tr>
      <w:tr w:rsidR="001E5505" w:rsidRPr="00A5746B" w:rsidTr="001E5505">
        <w:tc>
          <w:tcPr>
            <w:tcW w:w="180" w:type="pct"/>
            <w:tcBorders>
              <w:top w:val="single" w:sz="4" w:space="0" w:color="000000"/>
              <w:left w:val="single" w:sz="4" w:space="0" w:color="000000"/>
              <w:bottom w:val="single" w:sz="4" w:space="0" w:color="000000"/>
              <w:right w:val="single" w:sz="4" w:space="0" w:color="000000"/>
            </w:tcBorders>
            <w:shd w:val="clear" w:color="auto" w:fill="auto"/>
            <w:vAlign w:val="center"/>
          </w:tcPr>
          <w:p w:rsidR="001E5505" w:rsidRPr="00A5746B" w:rsidRDefault="001E5505" w:rsidP="00122966">
            <w:pPr>
              <w:pStyle w:val="ab"/>
              <w:jc w:val="center"/>
              <w:rPr>
                <w:sz w:val="22"/>
                <w:szCs w:val="22"/>
              </w:rPr>
            </w:pPr>
            <w:r w:rsidRPr="00A5746B">
              <w:rPr>
                <w:sz w:val="22"/>
                <w:szCs w:val="22"/>
              </w:rPr>
              <w:t>1</w:t>
            </w:r>
          </w:p>
        </w:tc>
        <w:tc>
          <w:tcPr>
            <w:tcW w:w="657"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122966">
            <w:pPr>
              <w:jc w:val="center"/>
              <w:rPr>
                <w:sz w:val="22"/>
              </w:rPr>
            </w:pPr>
            <w:r w:rsidRPr="00A5746B">
              <w:rPr>
                <w:sz w:val="22"/>
              </w:rPr>
              <w:t>Котельная (п. Яр, ул. Школьная, 6а)</w:t>
            </w:r>
          </w:p>
        </w:tc>
        <w:tc>
          <w:tcPr>
            <w:tcW w:w="652" w:type="pct"/>
            <w:tcBorders>
              <w:top w:val="single" w:sz="4" w:space="0" w:color="000000"/>
              <w:left w:val="nil"/>
              <w:bottom w:val="single" w:sz="4" w:space="0" w:color="000000"/>
              <w:right w:val="single" w:sz="4" w:space="0" w:color="000000"/>
            </w:tcBorders>
            <w:shd w:val="clear" w:color="auto" w:fill="auto"/>
            <w:vAlign w:val="bottom"/>
          </w:tcPr>
          <w:p w:rsidR="001E5505" w:rsidRPr="00A5746B" w:rsidRDefault="001E5505" w:rsidP="00122966">
            <w:pPr>
              <w:jc w:val="center"/>
              <w:rPr>
                <w:rFonts w:eastAsia="Times New Roman"/>
                <w:sz w:val="22"/>
                <w:szCs w:val="24"/>
                <w:lang w:eastAsia="ru-RU"/>
              </w:rPr>
            </w:pPr>
            <w:r w:rsidRPr="00A5746B">
              <w:rPr>
                <w:rFonts w:eastAsia="Times New Roman"/>
                <w:sz w:val="22"/>
                <w:szCs w:val="24"/>
                <w:lang w:eastAsia="ru-RU"/>
              </w:rPr>
              <w:t>2763</w:t>
            </w:r>
          </w:p>
        </w:tc>
        <w:tc>
          <w:tcPr>
            <w:tcW w:w="585"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1E5505">
            <w:pPr>
              <w:jc w:val="center"/>
              <w:rPr>
                <w:sz w:val="22"/>
              </w:rPr>
            </w:pPr>
            <w:r w:rsidRPr="00A5746B">
              <w:rPr>
                <w:sz w:val="22"/>
              </w:rPr>
              <w:t>103,8614</w:t>
            </w:r>
          </w:p>
        </w:tc>
        <w:tc>
          <w:tcPr>
            <w:tcW w:w="585"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1E5505">
            <w:pPr>
              <w:jc w:val="center"/>
              <w:rPr>
                <w:sz w:val="22"/>
              </w:rPr>
            </w:pPr>
            <w:r w:rsidRPr="00A5746B">
              <w:rPr>
                <w:sz w:val="22"/>
              </w:rPr>
              <w:t>103,5869</w:t>
            </w:r>
          </w:p>
        </w:tc>
        <w:tc>
          <w:tcPr>
            <w:tcW w:w="585"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1E5505">
            <w:pPr>
              <w:jc w:val="center"/>
              <w:rPr>
                <w:sz w:val="22"/>
              </w:rPr>
            </w:pPr>
            <w:r w:rsidRPr="00A5746B">
              <w:rPr>
                <w:sz w:val="22"/>
              </w:rPr>
              <w:t>1,947</w:t>
            </w:r>
          </w:p>
        </w:tc>
        <w:tc>
          <w:tcPr>
            <w:tcW w:w="586"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1E5505">
            <w:pPr>
              <w:jc w:val="center"/>
              <w:rPr>
                <w:sz w:val="22"/>
              </w:rPr>
            </w:pPr>
            <w:r w:rsidRPr="00A5746B">
              <w:rPr>
                <w:sz w:val="22"/>
              </w:rPr>
              <w:t>1,9419</w:t>
            </w:r>
          </w:p>
        </w:tc>
        <w:tc>
          <w:tcPr>
            <w:tcW w:w="586"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682A51">
            <w:pPr>
              <w:jc w:val="center"/>
              <w:rPr>
                <w:sz w:val="22"/>
              </w:rPr>
            </w:pPr>
            <w:r w:rsidRPr="00A5746B">
              <w:rPr>
                <w:sz w:val="22"/>
              </w:rPr>
              <w:t>146839.08</w:t>
            </w:r>
          </w:p>
        </w:tc>
        <w:tc>
          <w:tcPr>
            <w:tcW w:w="584"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682A51">
            <w:pPr>
              <w:jc w:val="center"/>
              <w:rPr>
                <w:sz w:val="22"/>
              </w:rPr>
            </w:pPr>
            <w:r w:rsidRPr="00A5746B">
              <w:rPr>
                <w:sz w:val="22"/>
              </w:rPr>
              <w:t>118980.42</w:t>
            </w:r>
          </w:p>
        </w:tc>
      </w:tr>
      <w:tr w:rsidR="001E5505" w:rsidRPr="00A5746B" w:rsidTr="001E5505">
        <w:tc>
          <w:tcPr>
            <w:tcW w:w="180" w:type="pct"/>
            <w:tcBorders>
              <w:top w:val="single" w:sz="4" w:space="0" w:color="000000"/>
              <w:left w:val="single" w:sz="4" w:space="0" w:color="000000"/>
              <w:bottom w:val="single" w:sz="4" w:space="0" w:color="000000"/>
              <w:right w:val="single" w:sz="4" w:space="0" w:color="000000"/>
            </w:tcBorders>
            <w:shd w:val="clear" w:color="auto" w:fill="auto"/>
            <w:vAlign w:val="center"/>
          </w:tcPr>
          <w:p w:rsidR="001E5505" w:rsidRPr="00A5746B" w:rsidRDefault="001E5505" w:rsidP="00122966">
            <w:pPr>
              <w:pStyle w:val="ab"/>
              <w:jc w:val="center"/>
              <w:rPr>
                <w:sz w:val="22"/>
                <w:szCs w:val="22"/>
              </w:rPr>
            </w:pPr>
            <w:r w:rsidRPr="00A5746B">
              <w:rPr>
                <w:sz w:val="22"/>
                <w:szCs w:val="22"/>
              </w:rPr>
              <w:t>2</w:t>
            </w:r>
          </w:p>
        </w:tc>
        <w:tc>
          <w:tcPr>
            <w:tcW w:w="657"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122966">
            <w:pPr>
              <w:jc w:val="center"/>
              <w:rPr>
                <w:sz w:val="22"/>
              </w:rPr>
            </w:pPr>
            <w:r w:rsidRPr="00A5746B">
              <w:rPr>
                <w:sz w:val="22"/>
              </w:rPr>
              <w:t>Котельная (с.Дизьмино, ул. Школьная, 26а)</w:t>
            </w:r>
          </w:p>
        </w:tc>
        <w:tc>
          <w:tcPr>
            <w:tcW w:w="652" w:type="pct"/>
            <w:tcBorders>
              <w:top w:val="single" w:sz="4" w:space="0" w:color="000000"/>
              <w:left w:val="nil"/>
              <w:bottom w:val="single" w:sz="4" w:space="0" w:color="000000"/>
              <w:right w:val="single" w:sz="4" w:space="0" w:color="000000"/>
            </w:tcBorders>
            <w:shd w:val="clear" w:color="auto" w:fill="auto"/>
            <w:vAlign w:val="bottom"/>
          </w:tcPr>
          <w:p w:rsidR="001E5505" w:rsidRPr="00A5746B" w:rsidRDefault="001E5505" w:rsidP="00122966">
            <w:pPr>
              <w:jc w:val="center"/>
              <w:rPr>
                <w:rFonts w:eastAsia="Times New Roman"/>
                <w:sz w:val="22"/>
                <w:szCs w:val="24"/>
                <w:lang w:eastAsia="ru-RU"/>
              </w:rPr>
            </w:pPr>
            <w:r w:rsidRPr="00A5746B">
              <w:rPr>
                <w:rFonts w:eastAsia="Times New Roman"/>
                <w:sz w:val="22"/>
                <w:szCs w:val="24"/>
                <w:lang w:eastAsia="ru-RU"/>
              </w:rPr>
              <w:t>926</w:t>
            </w:r>
          </w:p>
        </w:tc>
        <w:tc>
          <w:tcPr>
            <w:tcW w:w="585"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1E5505">
            <w:pPr>
              <w:jc w:val="center"/>
              <w:rPr>
                <w:sz w:val="22"/>
              </w:rPr>
            </w:pPr>
            <w:r w:rsidRPr="00A5746B">
              <w:rPr>
                <w:sz w:val="22"/>
              </w:rPr>
              <w:t>19,2282</w:t>
            </w:r>
          </w:p>
        </w:tc>
        <w:tc>
          <w:tcPr>
            <w:tcW w:w="585"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1E5505">
            <w:pPr>
              <w:jc w:val="center"/>
              <w:rPr>
                <w:sz w:val="22"/>
              </w:rPr>
            </w:pPr>
            <w:r w:rsidRPr="00A5746B">
              <w:rPr>
                <w:sz w:val="22"/>
              </w:rPr>
              <w:t>19,1902</w:t>
            </w:r>
          </w:p>
        </w:tc>
        <w:tc>
          <w:tcPr>
            <w:tcW w:w="585"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1E5505">
            <w:pPr>
              <w:jc w:val="center"/>
              <w:rPr>
                <w:sz w:val="22"/>
              </w:rPr>
            </w:pPr>
            <w:r w:rsidRPr="00A5746B">
              <w:rPr>
                <w:sz w:val="22"/>
              </w:rPr>
              <w:t>0,149</w:t>
            </w:r>
          </w:p>
        </w:tc>
        <w:tc>
          <w:tcPr>
            <w:tcW w:w="586"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1E5505">
            <w:pPr>
              <w:jc w:val="center"/>
              <w:rPr>
                <w:sz w:val="22"/>
              </w:rPr>
            </w:pPr>
            <w:r w:rsidRPr="00A5746B">
              <w:rPr>
                <w:sz w:val="22"/>
              </w:rPr>
              <w:t>0,1487</w:t>
            </w:r>
          </w:p>
        </w:tc>
        <w:tc>
          <w:tcPr>
            <w:tcW w:w="586"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682A51">
            <w:pPr>
              <w:jc w:val="center"/>
              <w:rPr>
                <w:sz w:val="22"/>
              </w:rPr>
            </w:pPr>
            <w:r w:rsidRPr="00A5746B">
              <w:rPr>
                <w:sz w:val="22"/>
              </w:rPr>
              <w:t>25900.79</w:t>
            </w:r>
          </w:p>
        </w:tc>
        <w:tc>
          <w:tcPr>
            <w:tcW w:w="584"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682A51">
            <w:pPr>
              <w:jc w:val="center"/>
              <w:rPr>
                <w:sz w:val="22"/>
              </w:rPr>
            </w:pPr>
            <w:r w:rsidRPr="00A5746B">
              <w:rPr>
                <w:sz w:val="22"/>
              </w:rPr>
              <w:t>20453.7</w:t>
            </w:r>
          </w:p>
        </w:tc>
      </w:tr>
      <w:tr w:rsidR="001E5505" w:rsidRPr="00A5746B" w:rsidTr="001E5505">
        <w:tc>
          <w:tcPr>
            <w:tcW w:w="180" w:type="pct"/>
            <w:tcBorders>
              <w:top w:val="single" w:sz="4" w:space="0" w:color="000000"/>
              <w:left w:val="single" w:sz="4" w:space="0" w:color="000000"/>
              <w:bottom w:val="single" w:sz="4" w:space="0" w:color="000000"/>
              <w:right w:val="single" w:sz="4" w:space="0" w:color="000000"/>
            </w:tcBorders>
            <w:shd w:val="clear" w:color="auto" w:fill="auto"/>
            <w:vAlign w:val="center"/>
          </w:tcPr>
          <w:p w:rsidR="001E5505" w:rsidRPr="00A5746B" w:rsidRDefault="001E5505" w:rsidP="00122966">
            <w:pPr>
              <w:pStyle w:val="ab"/>
              <w:jc w:val="center"/>
              <w:rPr>
                <w:sz w:val="22"/>
                <w:szCs w:val="22"/>
              </w:rPr>
            </w:pPr>
            <w:r w:rsidRPr="00A5746B">
              <w:rPr>
                <w:sz w:val="22"/>
                <w:szCs w:val="22"/>
              </w:rPr>
              <w:t>3</w:t>
            </w:r>
          </w:p>
        </w:tc>
        <w:tc>
          <w:tcPr>
            <w:tcW w:w="657"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122966">
            <w:pPr>
              <w:jc w:val="center"/>
              <w:rPr>
                <w:sz w:val="22"/>
              </w:rPr>
            </w:pPr>
            <w:r w:rsidRPr="00A5746B">
              <w:rPr>
                <w:sz w:val="22"/>
              </w:rPr>
              <w:t>Котельная (п.Яр, ул. Советская, 1)</w:t>
            </w:r>
          </w:p>
        </w:tc>
        <w:tc>
          <w:tcPr>
            <w:tcW w:w="652" w:type="pct"/>
            <w:tcBorders>
              <w:top w:val="single" w:sz="4" w:space="0" w:color="000000"/>
              <w:left w:val="nil"/>
              <w:bottom w:val="single" w:sz="4" w:space="0" w:color="000000"/>
              <w:right w:val="single" w:sz="4" w:space="0" w:color="000000"/>
            </w:tcBorders>
            <w:shd w:val="clear" w:color="auto" w:fill="auto"/>
            <w:vAlign w:val="bottom"/>
          </w:tcPr>
          <w:p w:rsidR="001E5505" w:rsidRPr="00A5746B" w:rsidRDefault="001E5505" w:rsidP="00122966">
            <w:pPr>
              <w:jc w:val="center"/>
              <w:rPr>
                <w:rFonts w:eastAsia="Times New Roman"/>
                <w:sz w:val="22"/>
                <w:szCs w:val="24"/>
                <w:lang w:eastAsia="ru-RU"/>
              </w:rPr>
            </w:pPr>
            <w:r w:rsidRPr="00A5746B">
              <w:rPr>
                <w:rFonts w:eastAsia="Times New Roman"/>
                <w:sz w:val="22"/>
                <w:szCs w:val="24"/>
                <w:lang w:eastAsia="ru-RU"/>
              </w:rPr>
              <w:t>2356</w:t>
            </w:r>
          </w:p>
        </w:tc>
        <w:tc>
          <w:tcPr>
            <w:tcW w:w="585"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1E5505">
            <w:pPr>
              <w:jc w:val="center"/>
              <w:rPr>
                <w:sz w:val="22"/>
              </w:rPr>
            </w:pPr>
            <w:r w:rsidRPr="00A5746B">
              <w:rPr>
                <w:sz w:val="22"/>
              </w:rPr>
              <w:t>61,6544</w:t>
            </w:r>
          </w:p>
        </w:tc>
        <w:tc>
          <w:tcPr>
            <w:tcW w:w="585"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1E5505">
            <w:pPr>
              <w:jc w:val="center"/>
              <w:rPr>
                <w:sz w:val="22"/>
              </w:rPr>
            </w:pPr>
            <w:r w:rsidRPr="00A5746B">
              <w:rPr>
                <w:sz w:val="22"/>
              </w:rPr>
              <w:t>61,4713</w:t>
            </w:r>
          </w:p>
        </w:tc>
        <w:tc>
          <w:tcPr>
            <w:tcW w:w="585"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1E5505">
            <w:pPr>
              <w:jc w:val="center"/>
              <w:rPr>
                <w:sz w:val="22"/>
              </w:rPr>
            </w:pPr>
            <w:r w:rsidRPr="00A5746B">
              <w:rPr>
                <w:sz w:val="22"/>
              </w:rPr>
              <w:t>7,756</w:t>
            </w:r>
          </w:p>
        </w:tc>
        <w:tc>
          <w:tcPr>
            <w:tcW w:w="586"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1E5505">
            <w:pPr>
              <w:jc w:val="center"/>
              <w:rPr>
                <w:sz w:val="22"/>
              </w:rPr>
            </w:pPr>
            <w:r w:rsidRPr="00A5746B">
              <w:rPr>
                <w:sz w:val="22"/>
              </w:rPr>
              <w:t>7,7330</w:t>
            </w:r>
          </w:p>
        </w:tc>
        <w:tc>
          <w:tcPr>
            <w:tcW w:w="586"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682A51">
            <w:pPr>
              <w:jc w:val="center"/>
              <w:rPr>
                <w:sz w:val="22"/>
              </w:rPr>
            </w:pPr>
            <w:r w:rsidRPr="00A5746B">
              <w:rPr>
                <w:sz w:val="22"/>
              </w:rPr>
              <w:t>129687.99</w:t>
            </w:r>
          </w:p>
        </w:tc>
        <w:tc>
          <w:tcPr>
            <w:tcW w:w="584"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682A51">
            <w:pPr>
              <w:jc w:val="center"/>
              <w:rPr>
                <w:sz w:val="22"/>
              </w:rPr>
            </w:pPr>
            <w:r w:rsidRPr="00A5746B">
              <w:rPr>
                <w:sz w:val="22"/>
              </w:rPr>
              <w:t>105161.12</w:t>
            </w:r>
          </w:p>
        </w:tc>
      </w:tr>
      <w:tr w:rsidR="001E5505" w:rsidRPr="00A5746B" w:rsidTr="001E5505">
        <w:tc>
          <w:tcPr>
            <w:tcW w:w="180" w:type="pct"/>
            <w:tcBorders>
              <w:top w:val="single" w:sz="4" w:space="0" w:color="000000"/>
              <w:left w:val="single" w:sz="4" w:space="0" w:color="000000"/>
              <w:bottom w:val="single" w:sz="4" w:space="0" w:color="000000"/>
              <w:right w:val="single" w:sz="4" w:space="0" w:color="000000"/>
            </w:tcBorders>
            <w:shd w:val="clear" w:color="auto" w:fill="auto"/>
            <w:vAlign w:val="center"/>
          </w:tcPr>
          <w:p w:rsidR="001E5505" w:rsidRPr="00A5746B" w:rsidRDefault="001E5505" w:rsidP="00122966">
            <w:pPr>
              <w:pStyle w:val="ab"/>
              <w:jc w:val="center"/>
              <w:rPr>
                <w:sz w:val="22"/>
                <w:szCs w:val="22"/>
              </w:rPr>
            </w:pPr>
            <w:r w:rsidRPr="00A5746B">
              <w:rPr>
                <w:sz w:val="22"/>
                <w:szCs w:val="22"/>
              </w:rPr>
              <w:t>4</w:t>
            </w:r>
          </w:p>
        </w:tc>
        <w:tc>
          <w:tcPr>
            <w:tcW w:w="657"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122966">
            <w:pPr>
              <w:jc w:val="center"/>
              <w:rPr>
                <w:sz w:val="22"/>
              </w:rPr>
            </w:pPr>
            <w:r w:rsidRPr="00A5746B">
              <w:rPr>
                <w:sz w:val="22"/>
              </w:rPr>
              <w:t>Котельная (с.Пудем, ул. Г</w:t>
            </w:r>
            <w:r w:rsidRPr="00A5746B">
              <w:rPr>
                <w:sz w:val="22"/>
              </w:rPr>
              <w:t>а</w:t>
            </w:r>
            <w:r w:rsidRPr="00A5746B">
              <w:rPr>
                <w:sz w:val="22"/>
              </w:rPr>
              <w:t>гарина, 2а)</w:t>
            </w:r>
          </w:p>
        </w:tc>
        <w:tc>
          <w:tcPr>
            <w:tcW w:w="652" w:type="pct"/>
            <w:tcBorders>
              <w:top w:val="single" w:sz="4" w:space="0" w:color="000000"/>
              <w:left w:val="nil"/>
              <w:bottom w:val="single" w:sz="4" w:space="0" w:color="000000"/>
              <w:right w:val="single" w:sz="4" w:space="0" w:color="000000"/>
            </w:tcBorders>
            <w:shd w:val="clear" w:color="auto" w:fill="auto"/>
            <w:vAlign w:val="bottom"/>
          </w:tcPr>
          <w:p w:rsidR="001E5505" w:rsidRPr="00A5746B" w:rsidRDefault="001E5505" w:rsidP="00122966">
            <w:pPr>
              <w:jc w:val="center"/>
              <w:rPr>
                <w:rFonts w:eastAsia="Times New Roman"/>
                <w:sz w:val="22"/>
                <w:szCs w:val="24"/>
                <w:lang w:eastAsia="ru-RU"/>
              </w:rPr>
            </w:pPr>
            <w:r w:rsidRPr="00A5746B">
              <w:rPr>
                <w:rFonts w:eastAsia="Times New Roman"/>
                <w:sz w:val="22"/>
                <w:szCs w:val="24"/>
                <w:lang w:eastAsia="ru-RU"/>
              </w:rPr>
              <w:t>5300</w:t>
            </w:r>
          </w:p>
        </w:tc>
        <w:tc>
          <w:tcPr>
            <w:tcW w:w="585"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1E5505">
            <w:pPr>
              <w:jc w:val="center"/>
              <w:rPr>
                <w:sz w:val="22"/>
              </w:rPr>
            </w:pPr>
            <w:r w:rsidRPr="00A5746B">
              <w:rPr>
                <w:sz w:val="22"/>
              </w:rPr>
              <w:t>101,1693</w:t>
            </w:r>
          </w:p>
        </w:tc>
        <w:tc>
          <w:tcPr>
            <w:tcW w:w="585"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1E5505">
            <w:pPr>
              <w:jc w:val="center"/>
              <w:rPr>
                <w:sz w:val="22"/>
              </w:rPr>
            </w:pPr>
            <w:r w:rsidRPr="00A5746B">
              <w:rPr>
                <w:sz w:val="22"/>
              </w:rPr>
              <w:t>100,8374</w:t>
            </w:r>
          </w:p>
        </w:tc>
        <w:tc>
          <w:tcPr>
            <w:tcW w:w="585"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1E5505">
            <w:pPr>
              <w:jc w:val="center"/>
              <w:rPr>
                <w:sz w:val="22"/>
              </w:rPr>
            </w:pPr>
            <w:r w:rsidRPr="00A5746B">
              <w:rPr>
                <w:sz w:val="22"/>
              </w:rPr>
              <w:t>2,168</w:t>
            </w:r>
          </w:p>
        </w:tc>
        <w:tc>
          <w:tcPr>
            <w:tcW w:w="586"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1E5505">
            <w:pPr>
              <w:jc w:val="center"/>
              <w:rPr>
                <w:sz w:val="22"/>
              </w:rPr>
            </w:pPr>
            <w:r w:rsidRPr="00A5746B">
              <w:rPr>
                <w:sz w:val="22"/>
              </w:rPr>
              <w:t>2,1609</w:t>
            </w:r>
          </w:p>
        </w:tc>
        <w:tc>
          <w:tcPr>
            <w:tcW w:w="586"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682A51">
            <w:pPr>
              <w:jc w:val="center"/>
              <w:rPr>
                <w:sz w:val="22"/>
              </w:rPr>
            </w:pPr>
            <w:r w:rsidRPr="00A5746B">
              <w:rPr>
                <w:sz w:val="22"/>
              </w:rPr>
              <w:t>259282.19</w:t>
            </w:r>
          </w:p>
        </w:tc>
        <w:tc>
          <w:tcPr>
            <w:tcW w:w="584"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682A51">
            <w:pPr>
              <w:jc w:val="center"/>
              <w:rPr>
                <w:sz w:val="22"/>
              </w:rPr>
            </w:pPr>
            <w:r w:rsidRPr="00A5746B">
              <w:rPr>
                <w:sz w:val="22"/>
              </w:rPr>
              <w:t>191892.82</w:t>
            </w:r>
          </w:p>
        </w:tc>
      </w:tr>
      <w:tr w:rsidR="001E5505" w:rsidRPr="00A5746B" w:rsidTr="001E5505">
        <w:tc>
          <w:tcPr>
            <w:tcW w:w="180" w:type="pct"/>
            <w:tcBorders>
              <w:top w:val="single" w:sz="4" w:space="0" w:color="000000"/>
              <w:left w:val="single" w:sz="4" w:space="0" w:color="000000"/>
              <w:bottom w:val="single" w:sz="4" w:space="0" w:color="000000"/>
              <w:right w:val="single" w:sz="4" w:space="0" w:color="000000"/>
            </w:tcBorders>
            <w:shd w:val="clear" w:color="auto" w:fill="auto"/>
            <w:vAlign w:val="center"/>
          </w:tcPr>
          <w:p w:rsidR="001E5505" w:rsidRPr="00A5746B" w:rsidRDefault="001E5505" w:rsidP="00122966">
            <w:pPr>
              <w:pStyle w:val="ab"/>
              <w:jc w:val="center"/>
              <w:rPr>
                <w:sz w:val="22"/>
                <w:szCs w:val="22"/>
              </w:rPr>
            </w:pPr>
            <w:r w:rsidRPr="00A5746B">
              <w:rPr>
                <w:sz w:val="22"/>
                <w:szCs w:val="22"/>
              </w:rPr>
              <w:t>5</w:t>
            </w:r>
          </w:p>
        </w:tc>
        <w:tc>
          <w:tcPr>
            <w:tcW w:w="657"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122966">
            <w:pPr>
              <w:jc w:val="center"/>
              <w:rPr>
                <w:sz w:val="22"/>
              </w:rPr>
            </w:pPr>
            <w:r w:rsidRPr="00A5746B">
              <w:rPr>
                <w:sz w:val="22"/>
              </w:rPr>
              <w:t>Котельная (п.Яр, ул. Ф.Васильева, 6а)</w:t>
            </w:r>
          </w:p>
        </w:tc>
        <w:tc>
          <w:tcPr>
            <w:tcW w:w="652"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122966">
            <w:pPr>
              <w:jc w:val="center"/>
              <w:rPr>
                <w:rFonts w:eastAsia="Times New Roman"/>
                <w:sz w:val="22"/>
                <w:szCs w:val="24"/>
                <w:lang w:eastAsia="ru-RU"/>
              </w:rPr>
            </w:pPr>
            <w:r w:rsidRPr="00A5746B">
              <w:rPr>
                <w:rFonts w:eastAsia="Times New Roman"/>
                <w:sz w:val="22"/>
                <w:szCs w:val="24"/>
                <w:lang w:eastAsia="ru-RU"/>
              </w:rPr>
              <w:t>3890</w:t>
            </w:r>
          </w:p>
        </w:tc>
        <w:tc>
          <w:tcPr>
            <w:tcW w:w="585"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1E5505">
            <w:pPr>
              <w:jc w:val="center"/>
              <w:rPr>
                <w:sz w:val="22"/>
              </w:rPr>
            </w:pPr>
            <w:r w:rsidRPr="00A5746B">
              <w:rPr>
                <w:sz w:val="22"/>
              </w:rPr>
              <w:t>53,9875</w:t>
            </w:r>
          </w:p>
        </w:tc>
        <w:tc>
          <w:tcPr>
            <w:tcW w:w="585"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1E5505">
            <w:pPr>
              <w:jc w:val="center"/>
              <w:rPr>
                <w:sz w:val="22"/>
              </w:rPr>
            </w:pPr>
            <w:r w:rsidRPr="00A5746B">
              <w:rPr>
                <w:sz w:val="22"/>
              </w:rPr>
              <w:t>53,772</w:t>
            </w:r>
          </w:p>
        </w:tc>
        <w:tc>
          <w:tcPr>
            <w:tcW w:w="585"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1E5505">
            <w:pPr>
              <w:jc w:val="center"/>
              <w:rPr>
                <w:sz w:val="22"/>
              </w:rPr>
            </w:pPr>
            <w:r w:rsidRPr="00A5746B">
              <w:rPr>
                <w:sz w:val="22"/>
              </w:rPr>
              <w:t>2,083</w:t>
            </w:r>
          </w:p>
        </w:tc>
        <w:tc>
          <w:tcPr>
            <w:tcW w:w="586"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1E5505">
            <w:pPr>
              <w:jc w:val="center"/>
              <w:rPr>
                <w:sz w:val="22"/>
              </w:rPr>
            </w:pPr>
            <w:r w:rsidRPr="00A5746B">
              <w:rPr>
                <w:sz w:val="22"/>
              </w:rPr>
              <w:t>2,0747</w:t>
            </w:r>
          </w:p>
        </w:tc>
        <w:tc>
          <w:tcPr>
            <w:tcW w:w="586"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682A51">
            <w:pPr>
              <w:jc w:val="center"/>
              <w:rPr>
                <w:sz w:val="22"/>
              </w:rPr>
            </w:pPr>
            <w:r w:rsidRPr="00A5746B">
              <w:rPr>
                <w:sz w:val="22"/>
              </w:rPr>
              <w:t>165931.71</w:t>
            </w:r>
          </w:p>
        </w:tc>
        <w:tc>
          <w:tcPr>
            <w:tcW w:w="584"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D25AAE">
            <w:pPr>
              <w:jc w:val="center"/>
              <w:rPr>
                <w:szCs w:val="24"/>
              </w:rPr>
            </w:pPr>
            <w:r w:rsidRPr="00A5746B">
              <w:t>109406.63</w:t>
            </w:r>
          </w:p>
        </w:tc>
      </w:tr>
      <w:tr w:rsidR="001E5505" w:rsidRPr="00A5746B" w:rsidTr="001E5505">
        <w:tc>
          <w:tcPr>
            <w:tcW w:w="180" w:type="pct"/>
            <w:tcBorders>
              <w:top w:val="single" w:sz="4" w:space="0" w:color="000000"/>
              <w:left w:val="single" w:sz="4" w:space="0" w:color="000000"/>
              <w:bottom w:val="single" w:sz="4" w:space="0" w:color="000000"/>
              <w:right w:val="single" w:sz="4" w:space="0" w:color="000000"/>
            </w:tcBorders>
            <w:shd w:val="clear" w:color="auto" w:fill="auto"/>
            <w:vAlign w:val="center"/>
          </w:tcPr>
          <w:p w:rsidR="001E5505" w:rsidRPr="00A5746B" w:rsidRDefault="001E5505" w:rsidP="00122966">
            <w:pPr>
              <w:pStyle w:val="ab"/>
              <w:jc w:val="center"/>
              <w:rPr>
                <w:sz w:val="22"/>
                <w:szCs w:val="22"/>
              </w:rPr>
            </w:pPr>
            <w:r w:rsidRPr="00A5746B">
              <w:rPr>
                <w:sz w:val="22"/>
                <w:szCs w:val="22"/>
              </w:rPr>
              <w:t>6</w:t>
            </w:r>
          </w:p>
        </w:tc>
        <w:tc>
          <w:tcPr>
            <w:tcW w:w="657"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122966">
            <w:pPr>
              <w:jc w:val="center"/>
              <w:rPr>
                <w:sz w:val="22"/>
              </w:rPr>
            </w:pPr>
            <w:r w:rsidRPr="00A5746B">
              <w:rPr>
                <w:sz w:val="22"/>
              </w:rPr>
              <w:t>Котельная (п.Яр, ул. Ф.Васильева, 29а)</w:t>
            </w:r>
          </w:p>
        </w:tc>
        <w:tc>
          <w:tcPr>
            <w:tcW w:w="652"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122966">
            <w:pPr>
              <w:jc w:val="center"/>
              <w:rPr>
                <w:rFonts w:eastAsia="Times New Roman"/>
                <w:sz w:val="22"/>
                <w:szCs w:val="24"/>
                <w:lang w:eastAsia="ru-RU"/>
              </w:rPr>
            </w:pPr>
            <w:r w:rsidRPr="00A5746B">
              <w:rPr>
                <w:rFonts w:eastAsia="Times New Roman"/>
                <w:sz w:val="22"/>
                <w:szCs w:val="24"/>
                <w:lang w:eastAsia="ru-RU"/>
              </w:rPr>
              <w:t>2503</w:t>
            </w:r>
          </w:p>
        </w:tc>
        <w:tc>
          <w:tcPr>
            <w:tcW w:w="585"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1E5505">
            <w:pPr>
              <w:jc w:val="center"/>
              <w:rPr>
                <w:sz w:val="22"/>
              </w:rPr>
            </w:pPr>
            <w:r w:rsidRPr="00A5746B">
              <w:rPr>
                <w:sz w:val="22"/>
              </w:rPr>
              <w:t>118,9616</w:t>
            </w:r>
          </w:p>
        </w:tc>
        <w:tc>
          <w:tcPr>
            <w:tcW w:w="585"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1E5505">
            <w:pPr>
              <w:jc w:val="center"/>
              <w:rPr>
                <w:sz w:val="22"/>
              </w:rPr>
            </w:pPr>
            <w:r w:rsidRPr="00A5746B">
              <w:rPr>
                <w:sz w:val="22"/>
              </w:rPr>
              <w:t>118,6914</w:t>
            </w:r>
          </w:p>
        </w:tc>
        <w:tc>
          <w:tcPr>
            <w:tcW w:w="585"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1E5505">
            <w:pPr>
              <w:jc w:val="center"/>
              <w:rPr>
                <w:sz w:val="22"/>
              </w:rPr>
            </w:pPr>
            <w:r w:rsidRPr="00A5746B">
              <w:rPr>
                <w:sz w:val="22"/>
              </w:rPr>
              <w:t>1,733</w:t>
            </w:r>
          </w:p>
        </w:tc>
        <w:tc>
          <w:tcPr>
            <w:tcW w:w="586"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1E5505">
            <w:pPr>
              <w:jc w:val="center"/>
              <w:rPr>
                <w:sz w:val="22"/>
              </w:rPr>
            </w:pPr>
            <w:r w:rsidRPr="00A5746B">
              <w:rPr>
                <w:sz w:val="22"/>
              </w:rPr>
              <w:t>1,7291</w:t>
            </w:r>
          </w:p>
        </w:tc>
        <w:tc>
          <w:tcPr>
            <w:tcW w:w="586"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682A51">
            <w:pPr>
              <w:jc w:val="center"/>
              <w:rPr>
                <w:sz w:val="22"/>
              </w:rPr>
            </w:pPr>
            <w:r w:rsidRPr="00A5746B">
              <w:rPr>
                <w:sz w:val="22"/>
              </w:rPr>
              <w:t>119930.02</w:t>
            </w:r>
          </w:p>
        </w:tc>
        <w:tc>
          <w:tcPr>
            <w:tcW w:w="584"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682A51">
            <w:pPr>
              <w:jc w:val="center"/>
              <w:rPr>
                <w:sz w:val="22"/>
              </w:rPr>
            </w:pPr>
            <w:r w:rsidRPr="00A5746B">
              <w:rPr>
                <w:sz w:val="22"/>
              </w:rPr>
              <w:t>78821.92</w:t>
            </w:r>
          </w:p>
        </w:tc>
      </w:tr>
      <w:tr w:rsidR="001E5505" w:rsidRPr="00A5746B" w:rsidTr="001E5505">
        <w:tc>
          <w:tcPr>
            <w:tcW w:w="180" w:type="pct"/>
            <w:tcBorders>
              <w:top w:val="single" w:sz="4" w:space="0" w:color="000000"/>
              <w:left w:val="single" w:sz="4" w:space="0" w:color="000000"/>
              <w:bottom w:val="single" w:sz="4" w:space="0" w:color="000000"/>
              <w:right w:val="single" w:sz="4" w:space="0" w:color="000000"/>
            </w:tcBorders>
            <w:shd w:val="clear" w:color="auto" w:fill="auto"/>
            <w:vAlign w:val="center"/>
          </w:tcPr>
          <w:p w:rsidR="001E5505" w:rsidRPr="00A5746B" w:rsidRDefault="001E5505" w:rsidP="00122966">
            <w:pPr>
              <w:pStyle w:val="ab"/>
              <w:jc w:val="center"/>
              <w:rPr>
                <w:sz w:val="22"/>
                <w:szCs w:val="22"/>
              </w:rPr>
            </w:pPr>
            <w:r w:rsidRPr="00A5746B">
              <w:rPr>
                <w:sz w:val="22"/>
                <w:szCs w:val="22"/>
              </w:rPr>
              <w:t>7</w:t>
            </w:r>
          </w:p>
        </w:tc>
        <w:tc>
          <w:tcPr>
            <w:tcW w:w="657"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122966">
            <w:pPr>
              <w:jc w:val="center"/>
              <w:rPr>
                <w:sz w:val="22"/>
              </w:rPr>
            </w:pPr>
            <w:r w:rsidRPr="00A5746B">
              <w:rPr>
                <w:sz w:val="22"/>
              </w:rPr>
              <w:t>Котельная (д.Зюино, ул. Школьная, 77а)</w:t>
            </w:r>
          </w:p>
        </w:tc>
        <w:tc>
          <w:tcPr>
            <w:tcW w:w="652"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122966">
            <w:pPr>
              <w:jc w:val="center"/>
              <w:rPr>
                <w:rFonts w:eastAsia="Times New Roman"/>
                <w:sz w:val="22"/>
                <w:szCs w:val="24"/>
                <w:lang w:eastAsia="ru-RU"/>
              </w:rPr>
            </w:pPr>
            <w:r w:rsidRPr="00A5746B">
              <w:rPr>
                <w:rFonts w:eastAsia="Times New Roman"/>
                <w:sz w:val="22"/>
                <w:szCs w:val="24"/>
                <w:lang w:eastAsia="ru-RU"/>
              </w:rPr>
              <w:t>84</w:t>
            </w:r>
          </w:p>
        </w:tc>
        <w:tc>
          <w:tcPr>
            <w:tcW w:w="585"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1E5505">
            <w:pPr>
              <w:jc w:val="center"/>
              <w:rPr>
                <w:sz w:val="22"/>
              </w:rPr>
            </w:pPr>
            <w:r w:rsidRPr="00A5746B">
              <w:rPr>
                <w:sz w:val="22"/>
              </w:rPr>
              <w:t>8,6712</w:t>
            </w:r>
          </w:p>
        </w:tc>
        <w:tc>
          <w:tcPr>
            <w:tcW w:w="585"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1E5505">
            <w:pPr>
              <w:jc w:val="center"/>
              <w:rPr>
                <w:sz w:val="22"/>
              </w:rPr>
            </w:pPr>
            <w:r w:rsidRPr="00A5746B">
              <w:rPr>
                <w:sz w:val="22"/>
              </w:rPr>
              <w:t>8,6558</w:t>
            </w:r>
          </w:p>
        </w:tc>
        <w:tc>
          <w:tcPr>
            <w:tcW w:w="585"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1E5505">
            <w:pPr>
              <w:jc w:val="center"/>
              <w:rPr>
                <w:sz w:val="22"/>
              </w:rPr>
            </w:pPr>
            <w:r w:rsidRPr="00A5746B">
              <w:rPr>
                <w:sz w:val="22"/>
              </w:rPr>
              <w:t>0,073</w:t>
            </w:r>
          </w:p>
        </w:tc>
        <w:tc>
          <w:tcPr>
            <w:tcW w:w="586"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1E5505">
            <w:pPr>
              <w:jc w:val="center"/>
              <w:rPr>
                <w:sz w:val="22"/>
              </w:rPr>
            </w:pPr>
            <w:r w:rsidRPr="00A5746B">
              <w:rPr>
                <w:sz w:val="22"/>
              </w:rPr>
              <w:t>0,0729</w:t>
            </w:r>
          </w:p>
        </w:tc>
        <w:tc>
          <w:tcPr>
            <w:tcW w:w="586"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682A51">
            <w:pPr>
              <w:jc w:val="center"/>
              <w:rPr>
                <w:sz w:val="22"/>
              </w:rPr>
            </w:pPr>
            <w:r w:rsidRPr="00A5746B">
              <w:rPr>
                <w:sz w:val="22"/>
              </w:rPr>
              <w:t>3462.14</w:t>
            </w:r>
          </w:p>
        </w:tc>
        <w:tc>
          <w:tcPr>
            <w:tcW w:w="584"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682A51">
            <w:pPr>
              <w:jc w:val="center"/>
              <w:rPr>
                <w:sz w:val="22"/>
              </w:rPr>
            </w:pPr>
            <w:r w:rsidRPr="00A5746B">
              <w:rPr>
                <w:sz w:val="22"/>
              </w:rPr>
              <w:t>2270.71</w:t>
            </w:r>
          </w:p>
        </w:tc>
      </w:tr>
      <w:tr w:rsidR="001E5505" w:rsidRPr="00A5746B" w:rsidTr="001E5505">
        <w:tc>
          <w:tcPr>
            <w:tcW w:w="180" w:type="pct"/>
            <w:tcBorders>
              <w:top w:val="single" w:sz="4" w:space="0" w:color="000000"/>
              <w:left w:val="single" w:sz="4" w:space="0" w:color="000000"/>
              <w:bottom w:val="single" w:sz="4" w:space="0" w:color="000000"/>
              <w:right w:val="single" w:sz="4" w:space="0" w:color="000000"/>
            </w:tcBorders>
            <w:shd w:val="clear" w:color="auto" w:fill="auto"/>
            <w:vAlign w:val="center"/>
          </w:tcPr>
          <w:p w:rsidR="001E5505" w:rsidRPr="00A5746B" w:rsidRDefault="001E5505" w:rsidP="00122966">
            <w:pPr>
              <w:pStyle w:val="ab"/>
              <w:jc w:val="center"/>
              <w:rPr>
                <w:sz w:val="22"/>
                <w:szCs w:val="22"/>
              </w:rPr>
            </w:pPr>
            <w:r w:rsidRPr="00A5746B">
              <w:rPr>
                <w:sz w:val="22"/>
                <w:szCs w:val="22"/>
              </w:rPr>
              <w:t>8</w:t>
            </w:r>
          </w:p>
        </w:tc>
        <w:tc>
          <w:tcPr>
            <w:tcW w:w="657"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122966">
            <w:pPr>
              <w:jc w:val="center"/>
              <w:rPr>
                <w:sz w:val="22"/>
              </w:rPr>
            </w:pPr>
            <w:r w:rsidRPr="00A5746B">
              <w:rPr>
                <w:sz w:val="22"/>
              </w:rPr>
              <w:t>Котельная (д.Бачумово, ул. Школьная, 17а)</w:t>
            </w:r>
          </w:p>
        </w:tc>
        <w:tc>
          <w:tcPr>
            <w:tcW w:w="652"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122966">
            <w:pPr>
              <w:jc w:val="center"/>
              <w:rPr>
                <w:rFonts w:eastAsia="Times New Roman"/>
                <w:sz w:val="22"/>
                <w:szCs w:val="24"/>
                <w:lang w:eastAsia="ru-RU"/>
              </w:rPr>
            </w:pPr>
            <w:r w:rsidRPr="00A5746B">
              <w:rPr>
                <w:rFonts w:eastAsia="Times New Roman"/>
                <w:sz w:val="22"/>
                <w:szCs w:val="24"/>
                <w:lang w:eastAsia="ru-RU"/>
              </w:rPr>
              <w:t>416</w:t>
            </w:r>
          </w:p>
        </w:tc>
        <w:tc>
          <w:tcPr>
            <w:tcW w:w="585"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1E5505">
            <w:pPr>
              <w:jc w:val="center"/>
              <w:rPr>
                <w:sz w:val="22"/>
              </w:rPr>
            </w:pPr>
            <w:r w:rsidRPr="00A5746B">
              <w:rPr>
                <w:sz w:val="22"/>
              </w:rPr>
              <w:t>13,3644</w:t>
            </w:r>
          </w:p>
        </w:tc>
        <w:tc>
          <w:tcPr>
            <w:tcW w:w="585"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1E5505">
            <w:pPr>
              <w:jc w:val="center"/>
              <w:rPr>
                <w:sz w:val="22"/>
              </w:rPr>
            </w:pPr>
            <w:r w:rsidRPr="00A5746B">
              <w:rPr>
                <w:sz w:val="22"/>
              </w:rPr>
              <w:t>13,3344</w:t>
            </w:r>
          </w:p>
        </w:tc>
        <w:tc>
          <w:tcPr>
            <w:tcW w:w="585"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1E5505">
            <w:pPr>
              <w:jc w:val="center"/>
              <w:rPr>
                <w:sz w:val="22"/>
              </w:rPr>
            </w:pPr>
            <w:r w:rsidRPr="00A5746B">
              <w:rPr>
                <w:sz w:val="22"/>
              </w:rPr>
              <w:t>1,269</w:t>
            </w:r>
          </w:p>
        </w:tc>
        <w:tc>
          <w:tcPr>
            <w:tcW w:w="586"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1E5505">
            <w:pPr>
              <w:jc w:val="center"/>
              <w:rPr>
                <w:sz w:val="22"/>
              </w:rPr>
            </w:pPr>
            <w:r w:rsidRPr="00A5746B">
              <w:rPr>
                <w:sz w:val="22"/>
              </w:rPr>
              <w:t>1,2662</w:t>
            </w:r>
          </w:p>
        </w:tc>
        <w:tc>
          <w:tcPr>
            <w:tcW w:w="586"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682A51">
            <w:pPr>
              <w:jc w:val="center"/>
              <w:rPr>
                <w:sz w:val="22"/>
              </w:rPr>
            </w:pPr>
            <w:r w:rsidRPr="00A5746B">
              <w:rPr>
                <w:sz w:val="22"/>
              </w:rPr>
              <w:t>19803.22</w:t>
            </w:r>
          </w:p>
        </w:tc>
        <w:tc>
          <w:tcPr>
            <w:tcW w:w="584"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682A51">
            <w:pPr>
              <w:jc w:val="center"/>
              <w:rPr>
                <w:sz w:val="22"/>
              </w:rPr>
            </w:pPr>
            <w:r w:rsidRPr="00A5746B">
              <w:rPr>
                <w:sz w:val="22"/>
              </w:rPr>
              <w:t>12716.67</w:t>
            </w:r>
          </w:p>
        </w:tc>
      </w:tr>
      <w:tr w:rsidR="001E5505" w:rsidRPr="00A5746B" w:rsidTr="001E5505">
        <w:tc>
          <w:tcPr>
            <w:tcW w:w="180" w:type="pct"/>
            <w:tcBorders>
              <w:top w:val="single" w:sz="4" w:space="0" w:color="000000"/>
              <w:left w:val="single" w:sz="4" w:space="0" w:color="000000"/>
              <w:bottom w:val="single" w:sz="4" w:space="0" w:color="000000"/>
              <w:right w:val="single" w:sz="4" w:space="0" w:color="000000"/>
            </w:tcBorders>
            <w:shd w:val="clear" w:color="auto" w:fill="auto"/>
            <w:vAlign w:val="center"/>
          </w:tcPr>
          <w:p w:rsidR="001E5505" w:rsidRPr="00A5746B" w:rsidRDefault="001E5505" w:rsidP="00122966">
            <w:pPr>
              <w:pStyle w:val="ab"/>
              <w:jc w:val="center"/>
              <w:rPr>
                <w:sz w:val="22"/>
                <w:szCs w:val="22"/>
              </w:rPr>
            </w:pPr>
            <w:r w:rsidRPr="00A5746B">
              <w:rPr>
                <w:sz w:val="22"/>
                <w:szCs w:val="22"/>
              </w:rPr>
              <w:t>9</w:t>
            </w:r>
          </w:p>
        </w:tc>
        <w:tc>
          <w:tcPr>
            <w:tcW w:w="657"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122966">
            <w:pPr>
              <w:jc w:val="center"/>
              <w:rPr>
                <w:sz w:val="22"/>
              </w:rPr>
            </w:pPr>
            <w:r w:rsidRPr="00A5746B">
              <w:rPr>
                <w:sz w:val="22"/>
              </w:rPr>
              <w:t>Котельная (д. Ворца, ул. Чап</w:t>
            </w:r>
            <w:r w:rsidRPr="00A5746B">
              <w:rPr>
                <w:sz w:val="22"/>
              </w:rPr>
              <w:t>а</w:t>
            </w:r>
            <w:r w:rsidRPr="00A5746B">
              <w:rPr>
                <w:sz w:val="22"/>
              </w:rPr>
              <w:t>евская, 66)</w:t>
            </w:r>
          </w:p>
        </w:tc>
        <w:tc>
          <w:tcPr>
            <w:tcW w:w="652"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122966">
            <w:pPr>
              <w:jc w:val="center"/>
              <w:rPr>
                <w:rFonts w:eastAsia="Times New Roman"/>
                <w:sz w:val="22"/>
                <w:szCs w:val="24"/>
                <w:lang w:eastAsia="ru-RU"/>
              </w:rPr>
            </w:pPr>
            <w:r w:rsidRPr="00A5746B">
              <w:rPr>
                <w:rFonts w:eastAsia="Times New Roman"/>
                <w:sz w:val="22"/>
                <w:szCs w:val="24"/>
                <w:lang w:eastAsia="ru-RU"/>
              </w:rPr>
              <w:t>259</w:t>
            </w:r>
          </w:p>
        </w:tc>
        <w:tc>
          <w:tcPr>
            <w:tcW w:w="585"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1E5505">
            <w:pPr>
              <w:jc w:val="center"/>
              <w:rPr>
                <w:sz w:val="22"/>
              </w:rPr>
            </w:pPr>
            <w:r w:rsidRPr="00A5746B">
              <w:rPr>
                <w:sz w:val="22"/>
              </w:rPr>
              <w:t>18,6632</w:t>
            </w:r>
          </w:p>
        </w:tc>
        <w:tc>
          <w:tcPr>
            <w:tcW w:w="585"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1E5505">
            <w:pPr>
              <w:jc w:val="center"/>
              <w:rPr>
                <w:sz w:val="22"/>
              </w:rPr>
            </w:pPr>
            <w:r w:rsidRPr="00A5746B">
              <w:rPr>
                <w:sz w:val="22"/>
              </w:rPr>
              <w:t>18,6307</w:t>
            </w:r>
          </w:p>
        </w:tc>
        <w:tc>
          <w:tcPr>
            <w:tcW w:w="585"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1E5505">
            <w:pPr>
              <w:jc w:val="center"/>
              <w:rPr>
                <w:sz w:val="22"/>
              </w:rPr>
            </w:pPr>
            <w:r w:rsidRPr="00A5746B">
              <w:rPr>
                <w:sz w:val="22"/>
              </w:rPr>
              <w:t>4,794</w:t>
            </w:r>
          </w:p>
        </w:tc>
        <w:tc>
          <w:tcPr>
            <w:tcW w:w="586"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1E5505">
            <w:pPr>
              <w:jc w:val="center"/>
              <w:rPr>
                <w:sz w:val="22"/>
              </w:rPr>
            </w:pPr>
            <w:r w:rsidRPr="00A5746B">
              <w:rPr>
                <w:sz w:val="22"/>
              </w:rPr>
              <w:t>4,7857</w:t>
            </w:r>
          </w:p>
        </w:tc>
        <w:tc>
          <w:tcPr>
            <w:tcW w:w="586"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682A51">
            <w:pPr>
              <w:jc w:val="center"/>
              <w:rPr>
                <w:sz w:val="22"/>
              </w:rPr>
            </w:pPr>
            <w:r w:rsidRPr="00A5746B">
              <w:rPr>
                <w:sz w:val="22"/>
              </w:rPr>
              <w:t>14258.09</w:t>
            </w:r>
          </w:p>
        </w:tc>
        <w:tc>
          <w:tcPr>
            <w:tcW w:w="584"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682A51">
            <w:pPr>
              <w:jc w:val="center"/>
              <w:rPr>
                <w:sz w:val="22"/>
              </w:rPr>
            </w:pPr>
            <w:r w:rsidRPr="00A5746B">
              <w:rPr>
                <w:sz w:val="22"/>
              </w:rPr>
              <w:t>8390.35</w:t>
            </w:r>
          </w:p>
        </w:tc>
      </w:tr>
      <w:tr w:rsidR="001E5505" w:rsidRPr="00A5746B" w:rsidTr="001E5505">
        <w:tc>
          <w:tcPr>
            <w:tcW w:w="180" w:type="pct"/>
            <w:tcBorders>
              <w:top w:val="single" w:sz="4" w:space="0" w:color="000000"/>
              <w:left w:val="single" w:sz="4" w:space="0" w:color="000000"/>
              <w:bottom w:val="single" w:sz="4" w:space="0" w:color="000000"/>
              <w:right w:val="single" w:sz="4" w:space="0" w:color="000000"/>
            </w:tcBorders>
            <w:shd w:val="clear" w:color="auto" w:fill="auto"/>
            <w:vAlign w:val="center"/>
          </w:tcPr>
          <w:p w:rsidR="001E5505" w:rsidRPr="00A5746B" w:rsidRDefault="001E5505" w:rsidP="00122966">
            <w:pPr>
              <w:pStyle w:val="ab"/>
              <w:jc w:val="center"/>
              <w:rPr>
                <w:sz w:val="22"/>
                <w:szCs w:val="22"/>
              </w:rPr>
            </w:pPr>
            <w:r w:rsidRPr="00A5746B">
              <w:rPr>
                <w:sz w:val="22"/>
                <w:szCs w:val="22"/>
              </w:rPr>
              <w:t>10</w:t>
            </w:r>
          </w:p>
        </w:tc>
        <w:tc>
          <w:tcPr>
            <w:tcW w:w="657"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122966">
            <w:pPr>
              <w:jc w:val="center"/>
              <w:rPr>
                <w:sz w:val="22"/>
              </w:rPr>
            </w:pPr>
            <w:r w:rsidRPr="00A5746B">
              <w:rPr>
                <w:sz w:val="22"/>
              </w:rPr>
              <w:t>Котельная (с.Укан, ул. С</w:t>
            </w:r>
            <w:r w:rsidRPr="00A5746B">
              <w:rPr>
                <w:sz w:val="22"/>
              </w:rPr>
              <w:t>о</w:t>
            </w:r>
            <w:r w:rsidRPr="00A5746B">
              <w:rPr>
                <w:sz w:val="22"/>
              </w:rPr>
              <w:t>ветская, 15б)</w:t>
            </w:r>
          </w:p>
        </w:tc>
        <w:tc>
          <w:tcPr>
            <w:tcW w:w="652"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122966">
            <w:pPr>
              <w:jc w:val="center"/>
              <w:rPr>
                <w:rFonts w:eastAsia="Times New Roman"/>
                <w:sz w:val="22"/>
                <w:szCs w:val="24"/>
                <w:lang w:eastAsia="ru-RU"/>
              </w:rPr>
            </w:pPr>
            <w:r w:rsidRPr="00A5746B">
              <w:rPr>
                <w:rFonts w:eastAsia="Times New Roman"/>
                <w:sz w:val="22"/>
                <w:szCs w:val="24"/>
                <w:lang w:eastAsia="ru-RU"/>
              </w:rPr>
              <w:t>235</w:t>
            </w:r>
          </w:p>
        </w:tc>
        <w:tc>
          <w:tcPr>
            <w:tcW w:w="585"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1E5505">
            <w:pPr>
              <w:jc w:val="center"/>
              <w:rPr>
                <w:sz w:val="22"/>
              </w:rPr>
            </w:pPr>
            <w:r w:rsidRPr="00A5746B">
              <w:rPr>
                <w:sz w:val="22"/>
              </w:rPr>
              <w:t>13,3774</w:t>
            </w:r>
          </w:p>
        </w:tc>
        <w:tc>
          <w:tcPr>
            <w:tcW w:w="585"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1E5505">
            <w:pPr>
              <w:jc w:val="center"/>
              <w:rPr>
                <w:sz w:val="22"/>
              </w:rPr>
            </w:pPr>
            <w:r w:rsidRPr="00A5746B">
              <w:rPr>
                <w:sz w:val="22"/>
              </w:rPr>
              <w:t>13,353</w:t>
            </w:r>
          </w:p>
        </w:tc>
        <w:tc>
          <w:tcPr>
            <w:tcW w:w="585"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1E5505">
            <w:pPr>
              <w:jc w:val="center"/>
              <w:rPr>
                <w:sz w:val="22"/>
              </w:rPr>
            </w:pPr>
            <w:r w:rsidRPr="00A5746B">
              <w:rPr>
                <w:sz w:val="22"/>
              </w:rPr>
              <w:t>0,518</w:t>
            </w:r>
          </w:p>
        </w:tc>
        <w:tc>
          <w:tcPr>
            <w:tcW w:w="586"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1E5505">
            <w:pPr>
              <w:jc w:val="center"/>
              <w:rPr>
                <w:sz w:val="22"/>
              </w:rPr>
            </w:pPr>
            <w:r w:rsidRPr="00A5746B">
              <w:rPr>
                <w:sz w:val="22"/>
              </w:rPr>
              <w:t>0,5171</w:t>
            </w:r>
          </w:p>
        </w:tc>
        <w:tc>
          <w:tcPr>
            <w:tcW w:w="586"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682A51">
            <w:pPr>
              <w:jc w:val="center"/>
              <w:rPr>
                <w:sz w:val="22"/>
              </w:rPr>
            </w:pPr>
            <w:r w:rsidRPr="00A5746B">
              <w:rPr>
                <w:sz w:val="22"/>
              </w:rPr>
              <w:t>10301.73</w:t>
            </w:r>
          </w:p>
        </w:tc>
        <w:tc>
          <w:tcPr>
            <w:tcW w:w="584"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682A51">
            <w:pPr>
              <w:jc w:val="center"/>
              <w:rPr>
                <w:sz w:val="22"/>
              </w:rPr>
            </w:pPr>
            <w:r w:rsidRPr="00A5746B">
              <w:rPr>
                <w:sz w:val="22"/>
              </w:rPr>
              <w:t>8167.69</w:t>
            </w:r>
          </w:p>
        </w:tc>
      </w:tr>
      <w:tr w:rsidR="001E5505" w:rsidRPr="00A5746B" w:rsidTr="001E5505">
        <w:tc>
          <w:tcPr>
            <w:tcW w:w="180" w:type="pct"/>
            <w:tcBorders>
              <w:top w:val="single" w:sz="4" w:space="0" w:color="000000"/>
              <w:left w:val="single" w:sz="4" w:space="0" w:color="000000"/>
              <w:bottom w:val="single" w:sz="4" w:space="0" w:color="000000"/>
              <w:right w:val="single" w:sz="4" w:space="0" w:color="000000"/>
            </w:tcBorders>
            <w:shd w:val="clear" w:color="auto" w:fill="auto"/>
            <w:vAlign w:val="center"/>
          </w:tcPr>
          <w:p w:rsidR="001E5505" w:rsidRPr="00A5746B" w:rsidRDefault="001E5505" w:rsidP="00122966">
            <w:pPr>
              <w:pStyle w:val="ab"/>
              <w:jc w:val="center"/>
              <w:rPr>
                <w:sz w:val="22"/>
                <w:szCs w:val="22"/>
              </w:rPr>
            </w:pPr>
            <w:r w:rsidRPr="00A5746B">
              <w:rPr>
                <w:sz w:val="22"/>
                <w:szCs w:val="22"/>
              </w:rPr>
              <w:t>11</w:t>
            </w:r>
          </w:p>
        </w:tc>
        <w:tc>
          <w:tcPr>
            <w:tcW w:w="657"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122966">
            <w:pPr>
              <w:jc w:val="center"/>
              <w:rPr>
                <w:sz w:val="22"/>
              </w:rPr>
            </w:pPr>
            <w:r w:rsidRPr="00A5746B">
              <w:rPr>
                <w:sz w:val="22"/>
              </w:rPr>
              <w:t>Котельная (п. Яр, ул. Ворошилова, 10ж)</w:t>
            </w:r>
          </w:p>
        </w:tc>
        <w:tc>
          <w:tcPr>
            <w:tcW w:w="652"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122966">
            <w:pPr>
              <w:jc w:val="center"/>
              <w:rPr>
                <w:rFonts w:eastAsia="Times New Roman"/>
                <w:sz w:val="22"/>
                <w:szCs w:val="24"/>
                <w:lang w:eastAsia="ru-RU"/>
              </w:rPr>
            </w:pPr>
            <w:r w:rsidRPr="00A5746B">
              <w:rPr>
                <w:rFonts w:eastAsia="Times New Roman"/>
                <w:sz w:val="22"/>
                <w:szCs w:val="24"/>
                <w:lang w:eastAsia="ru-RU"/>
              </w:rPr>
              <w:t>2024</w:t>
            </w:r>
          </w:p>
        </w:tc>
        <w:tc>
          <w:tcPr>
            <w:tcW w:w="585"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1E5505">
            <w:pPr>
              <w:jc w:val="center"/>
              <w:rPr>
                <w:sz w:val="22"/>
              </w:rPr>
            </w:pPr>
            <w:r w:rsidRPr="00A5746B">
              <w:rPr>
                <w:sz w:val="22"/>
              </w:rPr>
              <w:t>75,5773</w:t>
            </w:r>
          </w:p>
        </w:tc>
        <w:tc>
          <w:tcPr>
            <w:tcW w:w="585"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1E5505">
            <w:pPr>
              <w:jc w:val="center"/>
              <w:rPr>
                <w:sz w:val="22"/>
              </w:rPr>
            </w:pPr>
            <w:r w:rsidRPr="00A5746B">
              <w:rPr>
                <w:sz w:val="22"/>
              </w:rPr>
              <w:t>75,3696</w:t>
            </w:r>
          </w:p>
        </w:tc>
        <w:tc>
          <w:tcPr>
            <w:tcW w:w="585"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1E5505">
            <w:pPr>
              <w:jc w:val="center"/>
              <w:rPr>
                <w:sz w:val="22"/>
              </w:rPr>
            </w:pPr>
            <w:r w:rsidRPr="00A5746B">
              <w:rPr>
                <w:sz w:val="22"/>
              </w:rPr>
              <w:t>5,129</w:t>
            </w:r>
          </w:p>
        </w:tc>
        <w:tc>
          <w:tcPr>
            <w:tcW w:w="586"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1E5505">
            <w:pPr>
              <w:jc w:val="center"/>
              <w:rPr>
                <w:sz w:val="22"/>
              </w:rPr>
            </w:pPr>
            <w:r w:rsidRPr="00A5746B">
              <w:rPr>
                <w:sz w:val="22"/>
              </w:rPr>
              <w:t>5,1149</w:t>
            </w:r>
          </w:p>
        </w:tc>
        <w:tc>
          <w:tcPr>
            <w:tcW w:w="586"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682A51">
            <w:pPr>
              <w:jc w:val="center"/>
              <w:rPr>
                <w:sz w:val="22"/>
              </w:rPr>
            </w:pPr>
            <w:r w:rsidRPr="00A5746B">
              <w:rPr>
                <w:sz w:val="22"/>
              </w:rPr>
              <w:t>106727.24</w:t>
            </w:r>
          </w:p>
        </w:tc>
        <w:tc>
          <w:tcPr>
            <w:tcW w:w="584"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682A51">
            <w:pPr>
              <w:jc w:val="center"/>
              <w:rPr>
                <w:sz w:val="22"/>
              </w:rPr>
            </w:pPr>
            <w:r w:rsidRPr="00A5746B">
              <w:rPr>
                <w:sz w:val="22"/>
              </w:rPr>
              <w:t>83934.7</w:t>
            </w:r>
          </w:p>
        </w:tc>
      </w:tr>
      <w:tr w:rsidR="001E5505" w:rsidRPr="00A5746B" w:rsidTr="001E5505">
        <w:tc>
          <w:tcPr>
            <w:tcW w:w="180" w:type="pct"/>
            <w:tcBorders>
              <w:top w:val="single" w:sz="4" w:space="0" w:color="000000"/>
              <w:left w:val="single" w:sz="4" w:space="0" w:color="000000"/>
              <w:bottom w:val="single" w:sz="4" w:space="0" w:color="000000"/>
              <w:right w:val="single" w:sz="4" w:space="0" w:color="000000"/>
            </w:tcBorders>
            <w:shd w:val="clear" w:color="auto" w:fill="auto"/>
            <w:vAlign w:val="center"/>
          </w:tcPr>
          <w:p w:rsidR="001E5505" w:rsidRPr="00A5746B" w:rsidRDefault="001E5505" w:rsidP="00122966">
            <w:pPr>
              <w:pStyle w:val="ab"/>
              <w:jc w:val="center"/>
              <w:rPr>
                <w:sz w:val="22"/>
                <w:szCs w:val="22"/>
              </w:rPr>
            </w:pPr>
            <w:r w:rsidRPr="00A5746B">
              <w:rPr>
                <w:sz w:val="22"/>
                <w:szCs w:val="22"/>
              </w:rPr>
              <w:lastRenderedPageBreak/>
              <w:t>12</w:t>
            </w:r>
          </w:p>
        </w:tc>
        <w:tc>
          <w:tcPr>
            <w:tcW w:w="657"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122966">
            <w:pPr>
              <w:jc w:val="center"/>
              <w:rPr>
                <w:sz w:val="22"/>
              </w:rPr>
            </w:pPr>
            <w:r w:rsidRPr="00A5746B">
              <w:rPr>
                <w:sz w:val="22"/>
              </w:rPr>
              <w:t>Котельная (д.Бармашур, ул. Советская, 42а)</w:t>
            </w:r>
          </w:p>
        </w:tc>
        <w:tc>
          <w:tcPr>
            <w:tcW w:w="652"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122966">
            <w:pPr>
              <w:jc w:val="center"/>
              <w:rPr>
                <w:rFonts w:eastAsia="Times New Roman"/>
                <w:sz w:val="22"/>
                <w:szCs w:val="24"/>
                <w:lang w:eastAsia="ru-RU"/>
              </w:rPr>
            </w:pPr>
            <w:r w:rsidRPr="00A5746B">
              <w:rPr>
                <w:rFonts w:eastAsia="Times New Roman"/>
                <w:sz w:val="22"/>
                <w:szCs w:val="24"/>
                <w:lang w:eastAsia="ru-RU"/>
              </w:rPr>
              <w:t>550</w:t>
            </w:r>
          </w:p>
        </w:tc>
        <w:tc>
          <w:tcPr>
            <w:tcW w:w="585"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1E5505">
            <w:pPr>
              <w:jc w:val="center"/>
              <w:rPr>
                <w:sz w:val="22"/>
              </w:rPr>
            </w:pPr>
            <w:r w:rsidRPr="00A5746B">
              <w:rPr>
                <w:sz w:val="22"/>
              </w:rPr>
              <w:t>11,5468</w:t>
            </w:r>
          </w:p>
        </w:tc>
        <w:tc>
          <w:tcPr>
            <w:tcW w:w="585"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1E5505">
            <w:pPr>
              <w:jc w:val="center"/>
              <w:rPr>
                <w:sz w:val="22"/>
              </w:rPr>
            </w:pPr>
            <w:r w:rsidRPr="00A5746B">
              <w:rPr>
                <w:sz w:val="22"/>
              </w:rPr>
              <w:t>11,5186</w:t>
            </w:r>
          </w:p>
        </w:tc>
        <w:tc>
          <w:tcPr>
            <w:tcW w:w="585"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1E5505">
            <w:pPr>
              <w:jc w:val="center"/>
              <w:rPr>
                <w:sz w:val="22"/>
              </w:rPr>
            </w:pPr>
            <w:r w:rsidRPr="00A5746B">
              <w:rPr>
                <w:sz w:val="22"/>
              </w:rPr>
              <w:t>0,454</w:t>
            </w:r>
          </w:p>
        </w:tc>
        <w:tc>
          <w:tcPr>
            <w:tcW w:w="586"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1E5505">
            <w:pPr>
              <w:jc w:val="center"/>
              <w:rPr>
                <w:sz w:val="22"/>
              </w:rPr>
            </w:pPr>
            <w:r w:rsidRPr="00A5746B">
              <w:rPr>
                <w:sz w:val="22"/>
              </w:rPr>
              <w:t>0,4529</w:t>
            </w:r>
          </w:p>
        </w:tc>
        <w:tc>
          <w:tcPr>
            <w:tcW w:w="586"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120A44">
            <w:pPr>
              <w:jc w:val="center"/>
              <w:rPr>
                <w:szCs w:val="24"/>
              </w:rPr>
            </w:pPr>
            <w:r w:rsidRPr="00A5746B">
              <w:t>25872.54</w:t>
            </w:r>
          </w:p>
        </w:tc>
        <w:tc>
          <w:tcPr>
            <w:tcW w:w="584"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120A44">
            <w:pPr>
              <w:jc w:val="center"/>
              <w:rPr>
                <w:sz w:val="22"/>
              </w:rPr>
            </w:pPr>
            <w:r w:rsidRPr="00A5746B">
              <w:rPr>
                <w:sz w:val="22"/>
              </w:rPr>
              <w:t>20448.72</w:t>
            </w:r>
          </w:p>
        </w:tc>
      </w:tr>
      <w:tr w:rsidR="001E5505" w:rsidRPr="00A5746B" w:rsidTr="001E5505">
        <w:tc>
          <w:tcPr>
            <w:tcW w:w="180" w:type="pct"/>
            <w:tcBorders>
              <w:top w:val="single" w:sz="4" w:space="0" w:color="000000"/>
              <w:left w:val="single" w:sz="4" w:space="0" w:color="000000"/>
              <w:bottom w:val="single" w:sz="4" w:space="0" w:color="000000"/>
              <w:right w:val="single" w:sz="4" w:space="0" w:color="000000"/>
            </w:tcBorders>
            <w:shd w:val="clear" w:color="auto" w:fill="auto"/>
            <w:vAlign w:val="center"/>
          </w:tcPr>
          <w:p w:rsidR="001E5505" w:rsidRPr="00A5746B" w:rsidRDefault="001E5505" w:rsidP="00122966">
            <w:pPr>
              <w:pStyle w:val="ab"/>
              <w:jc w:val="center"/>
              <w:rPr>
                <w:sz w:val="22"/>
                <w:szCs w:val="22"/>
              </w:rPr>
            </w:pPr>
            <w:r w:rsidRPr="00A5746B">
              <w:rPr>
                <w:sz w:val="22"/>
                <w:szCs w:val="22"/>
              </w:rPr>
              <w:t>13</w:t>
            </w:r>
          </w:p>
        </w:tc>
        <w:tc>
          <w:tcPr>
            <w:tcW w:w="657"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122966">
            <w:pPr>
              <w:jc w:val="center"/>
              <w:rPr>
                <w:sz w:val="22"/>
              </w:rPr>
            </w:pPr>
            <w:r w:rsidRPr="00A5746B">
              <w:rPr>
                <w:sz w:val="22"/>
              </w:rPr>
              <w:t>Котельная (п.Яр, ул. Горького, 23)</w:t>
            </w:r>
          </w:p>
        </w:tc>
        <w:tc>
          <w:tcPr>
            <w:tcW w:w="652"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122966">
            <w:pPr>
              <w:jc w:val="center"/>
              <w:rPr>
                <w:rFonts w:eastAsia="Times New Roman"/>
                <w:sz w:val="22"/>
                <w:szCs w:val="24"/>
                <w:lang w:eastAsia="ru-RU"/>
              </w:rPr>
            </w:pPr>
            <w:r w:rsidRPr="00A5746B">
              <w:rPr>
                <w:rFonts w:eastAsia="Times New Roman"/>
                <w:sz w:val="22"/>
                <w:szCs w:val="24"/>
                <w:lang w:eastAsia="ru-RU"/>
              </w:rPr>
              <w:t>299</w:t>
            </w:r>
          </w:p>
        </w:tc>
        <w:tc>
          <w:tcPr>
            <w:tcW w:w="585"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1E5505">
            <w:pPr>
              <w:jc w:val="center"/>
              <w:rPr>
                <w:sz w:val="22"/>
              </w:rPr>
            </w:pPr>
            <w:r w:rsidRPr="00A5746B">
              <w:rPr>
                <w:sz w:val="22"/>
              </w:rPr>
              <w:t>11,5796</w:t>
            </w:r>
          </w:p>
        </w:tc>
        <w:tc>
          <w:tcPr>
            <w:tcW w:w="585"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1E5505">
            <w:pPr>
              <w:jc w:val="center"/>
              <w:rPr>
                <w:sz w:val="22"/>
              </w:rPr>
            </w:pPr>
            <w:r w:rsidRPr="00A5746B">
              <w:rPr>
                <w:sz w:val="22"/>
              </w:rPr>
              <w:t>11,554</w:t>
            </w:r>
          </w:p>
        </w:tc>
        <w:tc>
          <w:tcPr>
            <w:tcW w:w="585"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1E5505">
            <w:pPr>
              <w:jc w:val="center"/>
              <w:rPr>
                <w:sz w:val="22"/>
              </w:rPr>
            </w:pPr>
            <w:r w:rsidRPr="00A5746B">
              <w:rPr>
                <w:sz w:val="22"/>
              </w:rPr>
              <w:t>0,115</w:t>
            </w:r>
          </w:p>
        </w:tc>
        <w:tc>
          <w:tcPr>
            <w:tcW w:w="586"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1E5505">
            <w:pPr>
              <w:jc w:val="center"/>
              <w:rPr>
                <w:sz w:val="22"/>
              </w:rPr>
            </w:pPr>
            <w:r w:rsidRPr="00A5746B">
              <w:rPr>
                <w:sz w:val="22"/>
              </w:rPr>
              <w:t>0,1147</w:t>
            </w:r>
          </w:p>
        </w:tc>
        <w:tc>
          <w:tcPr>
            <w:tcW w:w="586"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682A51">
            <w:pPr>
              <w:jc w:val="center"/>
              <w:rPr>
                <w:sz w:val="22"/>
              </w:rPr>
            </w:pPr>
            <w:r w:rsidRPr="00A5746B">
              <w:rPr>
                <w:sz w:val="22"/>
              </w:rPr>
              <w:t>14895.31</w:t>
            </w:r>
          </w:p>
        </w:tc>
        <w:tc>
          <w:tcPr>
            <w:tcW w:w="584"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682A51">
            <w:pPr>
              <w:jc w:val="center"/>
              <w:rPr>
                <w:sz w:val="22"/>
              </w:rPr>
            </w:pPr>
            <w:r w:rsidRPr="00A5746B">
              <w:rPr>
                <w:sz w:val="22"/>
              </w:rPr>
              <w:t>11394.32</w:t>
            </w:r>
          </w:p>
        </w:tc>
      </w:tr>
      <w:tr w:rsidR="001E5505" w:rsidRPr="00A5746B" w:rsidTr="001E5505">
        <w:tc>
          <w:tcPr>
            <w:tcW w:w="180" w:type="pct"/>
            <w:tcBorders>
              <w:top w:val="single" w:sz="4" w:space="0" w:color="000000"/>
              <w:left w:val="single" w:sz="4" w:space="0" w:color="000000"/>
              <w:bottom w:val="single" w:sz="4" w:space="0" w:color="000000"/>
              <w:right w:val="single" w:sz="4" w:space="0" w:color="000000"/>
            </w:tcBorders>
            <w:shd w:val="clear" w:color="auto" w:fill="auto"/>
            <w:vAlign w:val="center"/>
          </w:tcPr>
          <w:p w:rsidR="001E5505" w:rsidRPr="00A5746B" w:rsidRDefault="001E5505" w:rsidP="00122966">
            <w:pPr>
              <w:pStyle w:val="ab"/>
              <w:jc w:val="center"/>
              <w:rPr>
                <w:sz w:val="22"/>
                <w:szCs w:val="22"/>
              </w:rPr>
            </w:pPr>
            <w:r w:rsidRPr="00A5746B">
              <w:rPr>
                <w:sz w:val="22"/>
                <w:szCs w:val="22"/>
              </w:rPr>
              <w:t>14</w:t>
            </w:r>
          </w:p>
        </w:tc>
        <w:tc>
          <w:tcPr>
            <w:tcW w:w="657"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504481" w:rsidP="00122966">
            <w:pPr>
              <w:jc w:val="center"/>
              <w:rPr>
                <w:sz w:val="22"/>
              </w:rPr>
            </w:pPr>
            <w:r>
              <w:rPr>
                <w:sz w:val="22"/>
              </w:rPr>
              <w:t>Котельная</w:t>
            </w:r>
            <w:r w:rsidR="001E5505" w:rsidRPr="00A5746B">
              <w:rPr>
                <w:sz w:val="22"/>
              </w:rPr>
              <w:t xml:space="preserve"> (с.Пудем, ул. Горького, 49а, А)</w:t>
            </w:r>
          </w:p>
        </w:tc>
        <w:tc>
          <w:tcPr>
            <w:tcW w:w="652"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122966">
            <w:pPr>
              <w:jc w:val="center"/>
              <w:rPr>
                <w:rFonts w:eastAsia="Times New Roman"/>
                <w:sz w:val="22"/>
                <w:szCs w:val="24"/>
                <w:lang w:eastAsia="ru-RU"/>
              </w:rPr>
            </w:pPr>
            <w:r w:rsidRPr="00A5746B">
              <w:rPr>
                <w:rFonts w:eastAsia="Times New Roman"/>
                <w:sz w:val="22"/>
                <w:szCs w:val="24"/>
                <w:lang w:eastAsia="ru-RU"/>
              </w:rPr>
              <w:t>251</w:t>
            </w:r>
          </w:p>
        </w:tc>
        <w:tc>
          <w:tcPr>
            <w:tcW w:w="585"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1E5505">
            <w:pPr>
              <w:jc w:val="center"/>
              <w:rPr>
                <w:sz w:val="22"/>
              </w:rPr>
            </w:pPr>
            <w:r w:rsidRPr="00A5746B">
              <w:rPr>
                <w:sz w:val="22"/>
              </w:rPr>
              <w:t>7,9447</w:t>
            </w:r>
          </w:p>
        </w:tc>
        <w:tc>
          <w:tcPr>
            <w:tcW w:w="585"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1E5505">
            <w:pPr>
              <w:jc w:val="center"/>
              <w:rPr>
                <w:sz w:val="22"/>
              </w:rPr>
            </w:pPr>
            <w:r w:rsidRPr="00A5746B">
              <w:rPr>
                <w:sz w:val="22"/>
              </w:rPr>
              <w:t>7,9262</w:t>
            </w:r>
          </w:p>
        </w:tc>
        <w:tc>
          <w:tcPr>
            <w:tcW w:w="585"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1E5505">
            <w:pPr>
              <w:jc w:val="center"/>
              <w:rPr>
                <w:sz w:val="22"/>
              </w:rPr>
            </w:pPr>
            <w:r w:rsidRPr="00A5746B">
              <w:rPr>
                <w:sz w:val="22"/>
              </w:rPr>
              <w:t>0,088</w:t>
            </w:r>
          </w:p>
        </w:tc>
        <w:tc>
          <w:tcPr>
            <w:tcW w:w="586"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1E5505">
            <w:pPr>
              <w:jc w:val="center"/>
              <w:rPr>
                <w:sz w:val="22"/>
              </w:rPr>
            </w:pPr>
            <w:r w:rsidRPr="00A5746B">
              <w:rPr>
                <w:sz w:val="22"/>
              </w:rPr>
              <w:t>0,0878</w:t>
            </w:r>
          </w:p>
        </w:tc>
        <w:tc>
          <w:tcPr>
            <w:tcW w:w="586"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682A51">
            <w:pPr>
              <w:jc w:val="center"/>
              <w:rPr>
                <w:sz w:val="22"/>
              </w:rPr>
            </w:pPr>
            <w:r w:rsidRPr="00A5746B">
              <w:rPr>
                <w:sz w:val="22"/>
              </w:rPr>
              <w:t>12170.99</w:t>
            </w:r>
          </w:p>
        </w:tc>
        <w:tc>
          <w:tcPr>
            <w:tcW w:w="584"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682A51">
            <w:pPr>
              <w:jc w:val="center"/>
              <w:rPr>
                <w:sz w:val="22"/>
              </w:rPr>
            </w:pPr>
            <w:r w:rsidRPr="00A5746B">
              <w:rPr>
                <w:sz w:val="22"/>
              </w:rPr>
              <w:t>7278.25</w:t>
            </w:r>
          </w:p>
        </w:tc>
      </w:tr>
      <w:tr w:rsidR="001E5505" w:rsidRPr="00A5746B" w:rsidTr="001E5505">
        <w:tc>
          <w:tcPr>
            <w:tcW w:w="180" w:type="pct"/>
            <w:tcBorders>
              <w:top w:val="single" w:sz="4" w:space="0" w:color="000000"/>
              <w:left w:val="single" w:sz="4" w:space="0" w:color="000000"/>
              <w:bottom w:val="single" w:sz="4" w:space="0" w:color="000000"/>
              <w:right w:val="single" w:sz="4" w:space="0" w:color="000000"/>
            </w:tcBorders>
            <w:shd w:val="clear" w:color="auto" w:fill="auto"/>
            <w:vAlign w:val="center"/>
          </w:tcPr>
          <w:p w:rsidR="001E5505" w:rsidRPr="00A5746B" w:rsidRDefault="001E5505" w:rsidP="00122966">
            <w:pPr>
              <w:pStyle w:val="ab"/>
              <w:jc w:val="center"/>
              <w:rPr>
                <w:sz w:val="22"/>
                <w:szCs w:val="22"/>
              </w:rPr>
            </w:pPr>
            <w:r w:rsidRPr="00A5746B">
              <w:rPr>
                <w:sz w:val="22"/>
                <w:szCs w:val="22"/>
              </w:rPr>
              <w:t>15</w:t>
            </w:r>
          </w:p>
        </w:tc>
        <w:tc>
          <w:tcPr>
            <w:tcW w:w="657"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122966">
            <w:pPr>
              <w:jc w:val="center"/>
              <w:rPr>
                <w:sz w:val="22"/>
              </w:rPr>
            </w:pPr>
            <w:r w:rsidRPr="00A5746B">
              <w:rPr>
                <w:sz w:val="22"/>
              </w:rPr>
              <w:t>Котельная (с.Никольское, ул. Центральная, 4)</w:t>
            </w:r>
          </w:p>
        </w:tc>
        <w:tc>
          <w:tcPr>
            <w:tcW w:w="652"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122966">
            <w:pPr>
              <w:jc w:val="center"/>
              <w:rPr>
                <w:rFonts w:eastAsia="Times New Roman"/>
                <w:sz w:val="22"/>
                <w:szCs w:val="24"/>
                <w:lang w:eastAsia="ru-RU"/>
              </w:rPr>
            </w:pPr>
            <w:r w:rsidRPr="00A5746B">
              <w:rPr>
                <w:rFonts w:eastAsia="Times New Roman"/>
                <w:sz w:val="22"/>
                <w:szCs w:val="24"/>
                <w:lang w:eastAsia="ru-RU"/>
              </w:rPr>
              <w:t>192</w:t>
            </w:r>
          </w:p>
        </w:tc>
        <w:tc>
          <w:tcPr>
            <w:tcW w:w="585"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1E5505">
            <w:pPr>
              <w:jc w:val="center"/>
              <w:rPr>
                <w:sz w:val="22"/>
              </w:rPr>
            </w:pPr>
            <w:r w:rsidRPr="00A5746B">
              <w:rPr>
                <w:sz w:val="22"/>
              </w:rPr>
              <w:t>8,2952</w:t>
            </w:r>
          </w:p>
        </w:tc>
        <w:tc>
          <w:tcPr>
            <w:tcW w:w="585"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1E5505">
            <w:pPr>
              <w:jc w:val="center"/>
              <w:rPr>
                <w:sz w:val="22"/>
              </w:rPr>
            </w:pPr>
            <w:r w:rsidRPr="00A5746B">
              <w:rPr>
                <w:sz w:val="22"/>
              </w:rPr>
              <w:t>8,2824</w:t>
            </w:r>
          </w:p>
        </w:tc>
        <w:tc>
          <w:tcPr>
            <w:tcW w:w="585"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1E5505">
            <w:pPr>
              <w:jc w:val="center"/>
              <w:rPr>
                <w:sz w:val="22"/>
              </w:rPr>
            </w:pPr>
            <w:r w:rsidRPr="00A5746B">
              <w:rPr>
                <w:sz w:val="22"/>
              </w:rPr>
              <w:t>0,088</w:t>
            </w:r>
          </w:p>
        </w:tc>
        <w:tc>
          <w:tcPr>
            <w:tcW w:w="586"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1E5505">
            <w:pPr>
              <w:jc w:val="center"/>
              <w:rPr>
                <w:sz w:val="22"/>
              </w:rPr>
            </w:pPr>
            <w:r w:rsidRPr="00A5746B">
              <w:rPr>
                <w:sz w:val="22"/>
              </w:rPr>
              <w:t>0,0879</w:t>
            </w:r>
          </w:p>
        </w:tc>
        <w:tc>
          <w:tcPr>
            <w:tcW w:w="586"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682A51">
            <w:pPr>
              <w:jc w:val="center"/>
              <w:rPr>
                <w:sz w:val="22"/>
              </w:rPr>
            </w:pPr>
            <w:r w:rsidRPr="00A5746B">
              <w:rPr>
                <w:sz w:val="22"/>
              </w:rPr>
              <w:t>6313.13</w:t>
            </w:r>
          </w:p>
        </w:tc>
        <w:tc>
          <w:tcPr>
            <w:tcW w:w="584"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682A51">
            <w:pPr>
              <w:jc w:val="center"/>
              <w:rPr>
                <w:sz w:val="22"/>
              </w:rPr>
            </w:pPr>
            <w:r w:rsidRPr="00A5746B">
              <w:rPr>
                <w:sz w:val="22"/>
              </w:rPr>
              <w:t>5146.75</w:t>
            </w:r>
          </w:p>
        </w:tc>
      </w:tr>
      <w:tr w:rsidR="001E5505" w:rsidRPr="00A5746B" w:rsidTr="001E5505">
        <w:tc>
          <w:tcPr>
            <w:tcW w:w="180" w:type="pct"/>
            <w:tcBorders>
              <w:top w:val="single" w:sz="4" w:space="0" w:color="000000"/>
              <w:left w:val="single" w:sz="4" w:space="0" w:color="000000"/>
              <w:bottom w:val="single" w:sz="4" w:space="0" w:color="000000"/>
              <w:right w:val="single" w:sz="4" w:space="0" w:color="000000"/>
            </w:tcBorders>
            <w:shd w:val="clear" w:color="auto" w:fill="auto"/>
            <w:vAlign w:val="center"/>
          </w:tcPr>
          <w:p w:rsidR="001E5505" w:rsidRPr="00A5746B" w:rsidRDefault="001E5505" w:rsidP="00122966">
            <w:pPr>
              <w:pStyle w:val="ab"/>
              <w:jc w:val="center"/>
              <w:rPr>
                <w:sz w:val="22"/>
                <w:szCs w:val="22"/>
              </w:rPr>
            </w:pPr>
            <w:r w:rsidRPr="00A5746B">
              <w:rPr>
                <w:sz w:val="22"/>
                <w:szCs w:val="22"/>
              </w:rPr>
              <w:t>16</w:t>
            </w:r>
          </w:p>
        </w:tc>
        <w:tc>
          <w:tcPr>
            <w:tcW w:w="657"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122966">
            <w:pPr>
              <w:jc w:val="center"/>
              <w:rPr>
                <w:sz w:val="22"/>
              </w:rPr>
            </w:pPr>
            <w:r w:rsidRPr="00A5746B">
              <w:rPr>
                <w:sz w:val="22"/>
              </w:rPr>
              <w:t>Котельная (с.Елово, ул. Школьная, 11а)</w:t>
            </w:r>
          </w:p>
        </w:tc>
        <w:tc>
          <w:tcPr>
            <w:tcW w:w="652"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122966">
            <w:pPr>
              <w:jc w:val="center"/>
              <w:rPr>
                <w:rFonts w:eastAsia="Times New Roman"/>
                <w:sz w:val="22"/>
                <w:szCs w:val="24"/>
                <w:lang w:eastAsia="ru-RU"/>
              </w:rPr>
            </w:pPr>
            <w:r w:rsidRPr="00A5746B">
              <w:rPr>
                <w:rFonts w:eastAsia="Times New Roman"/>
                <w:sz w:val="22"/>
                <w:szCs w:val="24"/>
                <w:lang w:eastAsia="ru-RU"/>
              </w:rPr>
              <w:t>177</w:t>
            </w:r>
          </w:p>
        </w:tc>
        <w:tc>
          <w:tcPr>
            <w:tcW w:w="585"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1E5505">
            <w:pPr>
              <w:jc w:val="center"/>
              <w:rPr>
                <w:sz w:val="22"/>
              </w:rPr>
            </w:pPr>
            <w:r w:rsidRPr="00A5746B">
              <w:rPr>
                <w:sz w:val="22"/>
              </w:rPr>
              <w:t>5,3271</w:t>
            </w:r>
          </w:p>
        </w:tc>
        <w:tc>
          <w:tcPr>
            <w:tcW w:w="585"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1E5505">
            <w:pPr>
              <w:jc w:val="center"/>
              <w:rPr>
                <w:sz w:val="22"/>
              </w:rPr>
            </w:pPr>
            <w:r w:rsidRPr="00A5746B">
              <w:rPr>
                <w:sz w:val="22"/>
              </w:rPr>
              <w:t>5,3133</w:t>
            </w:r>
          </w:p>
        </w:tc>
        <w:tc>
          <w:tcPr>
            <w:tcW w:w="585"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1E5505">
            <w:pPr>
              <w:jc w:val="center"/>
              <w:rPr>
                <w:sz w:val="22"/>
              </w:rPr>
            </w:pPr>
            <w:r w:rsidRPr="00A5746B">
              <w:rPr>
                <w:sz w:val="22"/>
              </w:rPr>
              <w:t>0,099</w:t>
            </w:r>
          </w:p>
        </w:tc>
        <w:tc>
          <w:tcPr>
            <w:tcW w:w="586"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1E5505">
            <w:pPr>
              <w:jc w:val="center"/>
              <w:rPr>
                <w:sz w:val="22"/>
              </w:rPr>
            </w:pPr>
            <w:r w:rsidRPr="00A5746B">
              <w:rPr>
                <w:sz w:val="22"/>
              </w:rPr>
              <w:t>0,0987</w:t>
            </w:r>
          </w:p>
        </w:tc>
        <w:tc>
          <w:tcPr>
            <w:tcW w:w="586"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682A51">
            <w:pPr>
              <w:jc w:val="center"/>
              <w:rPr>
                <w:sz w:val="22"/>
              </w:rPr>
            </w:pPr>
            <w:r w:rsidRPr="00A5746B">
              <w:rPr>
                <w:sz w:val="22"/>
              </w:rPr>
              <w:t>8026.04</w:t>
            </w:r>
          </w:p>
        </w:tc>
        <w:tc>
          <w:tcPr>
            <w:tcW w:w="584"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682A51">
            <w:pPr>
              <w:jc w:val="center"/>
              <w:rPr>
                <w:sz w:val="22"/>
              </w:rPr>
            </w:pPr>
            <w:r w:rsidRPr="00A5746B">
              <w:rPr>
                <w:sz w:val="22"/>
              </w:rPr>
              <w:t>5991.28</w:t>
            </w:r>
          </w:p>
        </w:tc>
      </w:tr>
      <w:tr w:rsidR="001E5505" w:rsidRPr="00A5746B" w:rsidTr="001E5505">
        <w:tc>
          <w:tcPr>
            <w:tcW w:w="180" w:type="pct"/>
            <w:tcBorders>
              <w:top w:val="single" w:sz="4" w:space="0" w:color="000000"/>
              <w:left w:val="single" w:sz="4" w:space="0" w:color="000000"/>
              <w:bottom w:val="single" w:sz="4" w:space="0" w:color="000000"/>
              <w:right w:val="single" w:sz="4" w:space="0" w:color="000000"/>
            </w:tcBorders>
            <w:shd w:val="clear" w:color="auto" w:fill="auto"/>
            <w:vAlign w:val="center"/>
          </w:tcPr>
          <w:p w:rsidR="001E5505" w:rsidRPr="00A5746B" w:rsidRDefault="001E5505" w:rsidP="00122966">
            <w:pPr>
              <w:pStyle w:val="ab"/>
              <w:jc w:val="center"/>
              <w:rPr>
                <w:sz w:val="22"/>
                <w:szCs w:val="22"/>
              </w:rPr>
            </w:pPr>
            <w:r w:rsidRPr="00A5746B">
              <w:rPr>
                <w:sz w:val="22"/>
                <w:szCs w:val="22"/>
              </w:rPr>
              <w:t>17</w:t>
            </w:r>
          </w:p>
        </w:tc>
        <w:tc>
          <w:tcPr>
            <w:tcW w:w="657"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122966">
            <w:pPr>
              <w:jc w:val="center"/>
              <w:rPr>
                <w:sz w:val="22"/>
              </w:rPr>
            </w:pPr>
            <w:r w:rsidRPr="00A5746B">
              <w:rPr>
                <w:sz w:val="22"/>
              </w:rPr>
              <w:t>Котельная (п.Яр, ул. Пролетарская, 14)</w:t>
            </w:r>
          </w:p>
        </w:tc>
        <w:tc>
          <w:tcPr>
            <w:tcW w:w="652"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122966">
            <w:pPr>
              <w:jc w:val="center"/>
              <w:rPr>
                <w:rFonts w:eastAsia="Times New Roman"/>
                <w:sz w:val="22"/>
                <w:szCs w:val="24"/>
                <w:lang w:eastAsia="ru-RU"/>
              </w:rPr>
            </w:pPr>
            <w:r w:rsidRPr="00A5746B">
              <w:rPr>
                <w:rFonts w:eastAsia="Times New Roman"/>
                <w:sz w:val="22"/>
                <w:szCs w:val="24"/>
                <w:lang w:eastAsia="ru-RU"/>
              </w:rPr>
              <w:t>478</w:t>
            </w:r>
          </w:p>
        </w:tc>
        <w:tc>
          <w:tcPr>
            <w:tcW w:w="585"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1E5505">
            <w:pPr>
              <w:jc w:val="center"/>
              <w:rPr>
                <w:sz w:val="22"/>
              </w:rPr>
            </w:pPr>
            <w:r w:rsidRPr="00A5746B">
              <w:rPr>
                <w:sz w:val="22"/>
              </w:rPr>
              <w:t>2,0778</w:t>
            </w:r>
          </w:p>
        </w:tc>
        <w:tc>
          <w:tcPr>
            <w:tcW w:w="585"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1E5505">
            <w:pPr>
              <w:jc w:val="center"/>
              <w:rPr>
                <w:sz w:val="22"/>
              </w:rPr>
            </w:pPr>
            <w:r w:rsidRPr="00A5746B">
              <w:rPr>
                <w:sz w:val="22"/>
              </w:rPr>
              <w:t>2,0738</w:t>
            </w:r>
          </w:p>
        </w:tc>
        <w:tc>
          <w:tcPr>
            <w:tcW w:w="585"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1E5505">
            <w:pPr>
              <w:jc w:val="center"/>
              <w:rPr>
                <w:sz w:val="22"/>
              </w:rPr>
            </w:pPr>
            <w:r w:rsidRPr="00A5746B">
              <w:rPr>
                <w:sz w:val="22"/>
              </w:rPr>
              <w:t>0,028</w:t>
            </w:r>
          </w:p>
        </w:tc>
        <w:tc>
          <w:tcPr>
            <w:tcW w:w="586"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1E5505">
            <w:pPr>
              <w:jc w:val="center"/>
              <w:rPr>
                <w:sz w:val="22"/>
              </w:rPr>
            </w:pPr>
            <w:r w:rsidRPr="00A5746B">
              <w:rPr>
                <w:sz w:val="22"/>
              </w:rPr>
              <w:t>0,0279</w:t>
            </w:r>
          </w:p>
        </w:tc>
        <w:tc>
          <w:tcPr>
            <w:tcW w:w="586"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682A51">
            <w:pPr>
              <w:jc w:val="center"/>
              <w:rPr>
                <w:sz w:val="22"/>
              </w:rPr>
            </w:pPr>
            <w:r w:rsidRPr="00A5746B">
              <w:rPr>
                <w:sz w:val="22"/>
              </w:rPr>
              <w:t>5095.09</w:t>
            </w:r>
          </w:p>
        </w:tc>
        <w:tc>
          <w:tcPr>
            <w:tcW w:w="584" w:type="pct"/>
            <w:tcBorders>
              <w:top w:val="single" w:sz="4" w:space="0" w:color="000000"/>
              <w:left w:val="nil"/>
              <w:bottom w:val="single" w:sz="4" w:space="0" w:color="000000"/>
              <w:right w:val="single" w:sz="4" w:space="0" w:color="000000"/>
            </w:tcBorders>
            <w:shd w:val="clear" w:color="auto" w:fill="auto"/>
            <w:vAlign w:val="center"/>
          </w:tcPr>
          <w:p w:rsidR="001E5505" w:rsidRPr="00A5746B" w:rsidRDefault="001E5505" w:rsidP="00682A51">
            <w:pPr>
              <w:jc w:val="center"/>
              <w:rPr>
                <w:sz w:val="22"/>
              </w:rPr>
            </w:pPr>
            <w:r w:rsidRPr="00A5746B">
              <w:rPr>
                <w:sz w:val="22"/>
              </w:rPr>
              <w:t>4238.44</w:t>
            </w:r>
          </w:p>
        </w:tc>
      </w:tr>
    </w:tbl>
    <w:p w:rsidR="00E1104F" w:rsidRPr="00A5746B" w:rsidRDefault="00E1104F" w:rsidP="00E1104F"/>
    <w:p w:rsidR="00D13056" w:rsidRPr="00A5746B" w:rsidRDefault="00D13056" w:rsidP="00D13056">
      <w:pPr>
        <w:tabs>
          <w:tab w:val="left" w:pos="0"/>
        </w:tabs>
        <w:ind w:firstLine="567"/>
        <w:rPr>
          <w:rFonts w:eastAsia="Times New Roman"/>
          <w:szCs w:val="24"/>
          <w:lang w:eastAsia="ru-RU"/>
        </w:rPr>
      </w:pPr>
      <w:r w:rsidRPr="00A5746B">
        <w:rPr>
          <w:rFonts w:eastAsia="Times New Roman"/>
          <w:szCs w:val="24"/>
          <w:lang w:eastAsia="ru-RU"/>
        </w:rPr>
        <w:t xml:space="preserve">Более подробные результаты теплогидравлических расчетов сетей теплоснабжения приведены в </w:t>
      </w:r>
      <w:r w:rsidR="004C2406" w:rsidRPr="00A5746B">
        <w:rPr>
          <w:rFonts w:eastAsia="Times New Roman"/>
          <w:szCs w:val="24"/>
          <w:lang w:eastAsia="ru-RU"/>
        </w:rPr>
        <w:t>разработанной</w:t>
      </w:r>
      <w:r w:rsidRPr="00A5746B">
        <w:rPr>
          <w:rFonts w:eastAsia="Times New Roman"/>
          <w:szCs w:val="24"/>
          <w:lang w:eastAsia="ru-RU"/>
        </w:rPr>
        <w:t xml:space="preserve"> электронной модели схемы теплоснабжения округа.</w:t>
      </w:r>
    </w:p>
    <w:p w:rsidR="00D13056" w:rsidRPr="00A5746B" w:rsidRDefault="00D13056" w:rsidP="00E1104F"/>
    <w:p w:rsidR="00E1104F" w:rsidRPr="00A5746B" w:rsidRDefault="00E1104F" w:rsidP="00E1104F">
      <w:pPr>
        <w:tabs>
          <w:tab w:val="left" w:pos="0"/>
        </w:tabs>
        <w:ind w:firstLine="709"/>
        <w:rPr>
          <w:rFonts w:eastAsia="Times New Roman"/>
          <w:szCs w:val="24"/>
          <w:lang w:eastAsia="ru-RU"/>
        </w:rPr>
      </w:pPr>
    </w:p>
    <w:p w:rsidR="00E1104F" w:rsidRPr="00A5746B" w:rsidRDefault="00E1104F" w:rsidP="00E1104F">
      <w:pPr>
        <w:tabs>
          <w:tab w:val="left" w:pos="0"/>
        </w:tabs>
        <w:ind w:firstLine="709"/>
        <w:rPr>
          <w:rFonts w:eastAsia="Times New Roman"/>
          <w:szCs w:val="24"/>
          <w:lang w:eastAsia="ru-RU"/>
        </w:rPr>
        <w:sectPr w:rsidR="00E1104F" w:rsidRPr="00A5746B" w:rsidSect="00E1104F">
          <w:pgSz w:w="16838" w:h="11906" w:orient="landscape"/>
          <w:pgMar w:top="567" w:right="1134" w:bottom="1134" w:left="1134" w:header="708" w:footer="708" w:gutter="0"/>
          <w:cols w:space="708"/>
          <w:docGrid w:linePitch="360"/>
        </w:sectPr>
      </w:pPr>
    </w:p>
    <w:p w:rsidR="00E1104F" w:rsidRPr="00A5746B" w:rsidRDefault="00E1104F" w:rsidP="00E1104F">
      <w:pPr>
        <w:pStyle w:val="21"/>
      </w:pPr>
      <w:bookmarkStart w:id="179" w:name="_Toc101777947"/>
      <w:bookmarkStart w:id="180" w:name="_Toc121588505"/>
      <w:r w:rsidRPr="00A5746B">
        <w:lastRenderedPageBreak/>
        <w:t>3.5 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bookmarkEnd w:id="179"/>
      <w:bookmarkEnd w:id="180"/>
    </w:p>
    <w:p w:rsidR="00256ACB" w:rsidRPr="00A5746B" w:rsidRDefault="00CB2992" w:rsidP="00CB2992">
      <w:pPr>
        <w:tabs>
          <w:tab w:val="left" w:pos="0"/>
        </w:tabs>
        <w:ind w:firstLine="709"/>
        <w:rPr>
          <w:rFonts w:eastAsia="Times New Roman"/>
          <w:szCs w:val="24"/>
          <w:lang w:eastAsia="ru-RU"/>
        </w:rPr>
      </w:pPr>
      <w:r w:rsidRPr="00A5746B">
        <w:rPr>
          <w:rFonts w:eastAsia="Times New Roman"/>
          <w:szCs w:val="24"/>
          <w:lang w:eastAsia="ru-RU"/>
        </w:rPr>
        <w:t>Моделирование</w:t>
      </w:r>
      <w:r w:rsidR="003F3107" w:rsidRPr="00A5746B">
        <w:rPr>
          <w:rFonts w:eastAsia="Times New Roman"/>
          <w:szCs w:val="24"/>
          <w:lang w:eastAsia="ru-RU"/>
        </w:rPr>
        <w:t xml:space="preserve"> </w:t>
      </w:r>
      <w:r w:rsidRPr="00A5746B">
        <w:rPr>
          <w:rFonts w:eastAsia="Times New Roman"/>
          <w:szCs w:val="24"/>
          <w:lang w:eastAsia="ru-RU"/>
        </w:rPr>
        <w:t>переключений</w:t>
      </w:r>
      <w:r w:rsidR="003F3107" w:rsidRPr="00A5746B">
        <w:rPr>
          <w:rFonts w:eastAsia="Times New Roman"/>
          <w:szCs w:val="24"/>
          <w:lang w:eastAsia="ru-RU"/>
        </w:rPr>
        <w:t xml:space="preserve"> </w:t>
      </w:r>
      <w:r w:rsidRPr="00A5746B">
        <w:rPr>
          <w:rFonts w:eastAsia="Times New Roman"/>
          <w:szCs w:val="24"/>
          <w:lang w:eastAsia="ru-RU"/>
        </w:rPr>
        <w:t>позволяет</w:t>
      </w:r>
      <w:r w:rsidR="003F3107" w:rsidRPr="00A5746B">
        <w:rPr>
          <w:rFonts w:eastAsia="Times New Roman"/>
          <w:szCs w:val="24"/>
          <w:lang w:eastAsia="ru-RU"/>
        </w:rPr>
        <w:t xml:space="preserve"> </w:t>
      </w:r>
      <w:r w:rsidRPr="00A5746B">
        <w:rPr>
          <w:rFonts w:eastAsia="Times New Roman"/>
          <w:szCs w:val="24"/>
          <w:lang w:eastAsia="ru-RU"/>
        </w:rPr>
        <w:t>отслеживать</w:t>
      </w:r>
      <w:r w:rsidR="003F3107" w:rsidRPr="00A5746B">
        <w:rPr>
          <w:rFonts w:eastAsia="Times New Roman"/>
          <w:szCs w:val="24"/>
          <w:lang w:eastAsia="ru-RU"/>
        </w:rPr>
        <w:t xml:space="preserve"> </w:t>
      </w:r>
      <w:r w:rsidRPr="00A5746B">
        <w:rPr>
          <w:rFonts w:eastAsia="Times New Roman"/>
          <w:szCs w:val="24"/>
          <w:lang w:eastAsia="ru-RU"/>
        </w:rPr>
        <w:t>программой состояние</w:t>
      </w:r>
      <w:r w:rsidR="003F3107" w:rsidRPr="00A5746B">
        <w:rPr>
          <w:rFonts w:eastAsia="Times New Roman"/>
          <w:szCs w:val="24"/>
          <w:lang w:eastAsia="ru-RU"/>
        </w:rPr>
        <w:t xml:space="preserve"> </w:t>
      </w:r>
      <w:r w:rsidRPr="00A5746B">
        <w:rPr>
          <w:rFonts w:eastAsia="Times New Roman"/>
          <w:szCs w:val="24"/>
          <w:lang w:eastAsia="ru-RU"/>
        </w:rPr>
        <w:t>запорно-регулирующей</w:t>
      </w:r>
      <w:r w:rsidR="003F3107" w:rsidRPr="00A5746B">
        <w:rPr>
          <w:rFonts w:eastAsia="Times New Roman"/>
          <w:szCs w:val="24"/>
          <w:lang w:eastAsia="ru-RU"/>
        </w:rPr>
        <w:t xml:space="preserve"> </w:t>
      </w:r>
      <w:r w:rsidRPr="00A5746B">
        <w:rPr>
          <w:rFonts w:eastAsia="Times New Roman"/>
          <w:szCs w:val="24"/>
          <w:lang w:eastAsia="ru-RU"/>
        </w:rPr>
        <w:t>арматуры</w:t>
      </w:r>
      <w:r w:rsidR="003F3107" w:rsidRPr="00A5746B">
        <w:rPr>
          <w:rFonts w:eastAsia="Times New Roman"/>
          <w:szCs w:val="24"/>
          <w:lang w:eastAsia="ru-RU"/>
        </w:rPr>
        <w:t xml:space="preserve"> </w:t>
      </w:r>
      <w:r w:rsidRPr="00A5746B">
        <w:rPr>
          <w:rFonts w:eastAsia="Times New Roman"/>
          <w:szCs w:val="24"/>
          <w:lang w:eastAsia="ru-RU"/>
        </w:rPr>
        <w:t>и</w:t>
      </w:r>
      <w:r w:rsidR="003F3107" w:rsidRPr="00A5746B">
        <w:rPr>
          <w:rFonts w:eastAsia="Times New Roman"/>
          <w:szCs w:val="24"/>
          <w:lang w:eastAsia="ru-RU"/>
        </w:rPr>
        <w:t xml:space="preserve"> </w:t>
      </w:r>
      <w:r w:rsidRPr="00A5746B">
        <w:rPr>
          <w:rFonts w:eastAsia="Times New Roman"/>
          <w:szCs w:val="24"/>
          <w:lang w:eastAsia="ru-RU"/>
        </w:rPr>
        <w:t>насосных</w:t>
      </w:r>
      <w:r w:rsidR="003F3107" w:rsidRPr="00A5746B">
        <w:rPr>
          <w:rFonts w:eastAsia="Times New Roman"/>
          <w:szCs w:val="24"/>
          <w:lang w:eastAsia="ru-RU"/>
        </w:rPr>
        <w:t xml:space="preserve"> </w:t>
      </w:r>
      <w:r w:rsidRPr="00A5746B">
        <w:rPr>
          <w:rFonts w:eastAsia="Times New Roman"/>
          <w:szCs w:val="24"/>
          <w:lang w:eastAsia="ru-RU"/>
        </w:rPr>
        <w:t>агрегатов</w:t>
      </w:r>
      <w:r w:rsidR="003F3107" w:rsidRPr="00A5746B">
        <w:rPr>
          <w:rFonts w:eastAsia="Times New Roman"/>
          <w:szCs w:val="24"/>
          <w:lang w:eastAsia="ru-RU"/>
        </w:rPr>
        <w:t xml:space="preserve"> </w:t>
      </w:r>
      <w:r w:rsidRPr="00A5746B">
        <w:rPr>
          <w:rFonts w:eastAsia="Times New Roman"/>
          <w:szCs w:val="24"/>
          <w:lang w:eastAsia="ru-RU"/>
        </w:rPr>
        <w:t>в</w:t>
      </w:r>
      <w:r w:rsidR="003F3107" w:rsidRPr="00A5746B">
        <w:rPr>
          <w:rFonts w:eastAsia="Times New Roman"/>
          <w:szCs w:val="24"/>
          <w:lang w:eastAsia="ru-RU"/>
        </w:rPr>
        <w:t xml:space="preserve"> </w:t>
      </w:r>
      <w:r w:rsidRPr="00A5746B">
        <w:rPr>
          <w:rFonts w:eastAsia="Times New Roman"/>
          <w:szCs w:val="24"/>
          <w:lang w:eastAsia="ru-RU"/>
        </w:rPr>
        <w:t>базе данных тепловой сети. Любое переключение на схеме тепловой сети влечет за</w:t>
      </w:r>
      <w:r w:rsidR="003F3107" w:rsidRPr="00A5746B">
        <w:rPr>
          <w:rFonts w:eastAsia="Times New Roman"/>
          <w:szCs w:val="24"/>
          <w:lang w:eastAsia="ru-RU"/>
        </w:rPr>
        <w:t xml:space="preserve"> </w:t>
      </w:r>
      <w:r w:rsidRPr="00A5746B">
        <w:rPr>
          <w:rFonts w:eastAsia="Times New Roman"/>
          <w:szCs w:val="24"/>
          <w:lang w:eastAsia="ru-RU"/>
        </w:rPr>
        <w:t>собой</w:t>
      </w:r>
      <w:r w:rsidR="003F3107" w:rsidRPr="00A5746B">
        <w:rPr>
          <w:rFonts w:eastAsia="Times New Roman"/>
          <w:szCs w:val="24"/>
          <w:lang w:eastAsia="ru-RU"/>
        </w:rPr>
        <w:t xml:space="preserve"> </w:t>
      </w:r>
      <w:r w:rsidRPr="00A5746B">
        <w:rPr>
          <w:rFonts w:eastAsia="Times New Roman"/>
          <w:szCs w:val="24"/>
          <w:lang w:eastAsia="ru-RU"/>
        </w:rPr>
        <w:t>выполнение</w:t>
      </w:r>
      <w:r w:rsidR="003F3107" w:rsidRPr="00A5746B">
        <w:rPr>
          <w:rFonts w:eastAsia="Times New Roman"/>
          <w:szCs w:val="24"/>
          <w:lang w:eastAsia="ru-RU"/>
        </w:rPr>
        <w:t xml:space="preserve"> </w:t>
      </w:r>
      <w:r w:rsidRPr="00A5746B">
        <w:rPr>
          <w:rFonts w:eastAsia="Times New Roman"/>
          <w:szCs w:val="24"/>
          <w:lang w:eastAsia="ru-RU"/>
        </w:rPr>
        <w:t>гидравлического</w:t>
      </w:r>
      <w:r w:rsidR="003F3107" w:rsidRPr="00A5746B">
        <w:rPr>
          <w:rFonts w:eastAsia="Times New Roman"/>
          <w:szCs w:val="24"/>
          <w:lang w:eastAsia="ru-RU"/>
        </w:rPr>
        <w:t xml:space="preserve"> </w:t>
      </w:r>
      <w:r w:rsidRPr="00A5746B">
        <w:rPr>
          <w:rFonts w:eastAsia="Times New Roman"/>
          <w:szCs w:val="24"/>
          <w:lang w:eastAsia="ru-RU"/>
        </w:rPr>
        <w:t>расчета</w:t>
      </w:r>
      <w:r w:rsidR="003F3107" w:rsidRPr="00A5746B">
        <w:rPr>
          <w:rFonts w:eastAsia="Times New Roman"/>
          <w:szCs w:val="24"/>
          <w:lang w:eastAsia="ru-RU"/>
        </w:rPr>
        <w:t xml:space="preserve"> </w:t>
      </w:r>
      <w:r w:rsidRPr="00A5746B">
        <w:rPr>
          <w:rFonts w:eastAsia="Times New Roman"/>
          <w:szCs w:val="24"/>
          <w:lang w:eastAsia="ru-RU"/>
        </w:rPr>
        <w:t>и,</w:t>
      </w:r>
      <w:r w:rsidR="003F3107" w:rsidRPr="00A5746B">
        <w:rPr>
          <w:rFonts w:eastAsia="Times New Roman"/>
          <w:szCs w:val="24"/>
          <w:lang w:eastAsia="ru-RU"/>
        </w:rPr>
        <w:t xml:space="preserve"> </w:t>
      </w:r>
      <w:r w:rsidRPr="00A5746B">
        <w:rPr>
          <w:rFonts w:eastAsia="Times New Roman"/>
          <w:szCs w:val="24"/>
          <w:lang w:eastAsia="ru-RU"/>
        </w:rPr>
        <w:t>таким</w:t>
      </w:r>
      <w:r w:rsidR="003F3107" w:rsidRPr="00A5746B">
        <w:rPr>
          <w:rFonts w:eastAsia="Times New Roman"/>
          <w:szCs w:val="24"/>
          <w:lang w:eastAsia="ru-RU"/>
        </w:rPr>
        <w:t xml:space="preserve"> </w:t>
      </w:r>
      <w:r w:rsidRPr="00A5746B">
        <w:rPr>
          <w:rFonts w:eastAsia="Times New Roman"/>
          <w:szCs w:val="24"/>
          <w:lang w:eastAsia="ru-RU"/>
        </w:rPr>
        <w:t>образом,</w:t>
      </w:r>
      <w:r w:rsidR="003F3107" w:rsidRPr="00A5746B">
        <w:rPr>
          <w:rFonts w:eastAsia="Times New Roman"/>
          <w:szCs w:val="24"/>
          <w:lang w:eastAsia="ru-RU"/>
        </w:rPr>
        <w:t xml:space="preserve"> </w:t>
      </w:r>
      <w:r w:rsidRPr="00A5746B">
        <w:rPr>
          <w:rFonts w:eastAsia="Times New Roman"/>
          <w:szCs w:val="24"/>
          <w:lang w:eastAsia="ru-RU"/>
        </w:rPr>
        <w:t>в</w:t>
      </w:r>
      <w:r w:rsidR="003F3107" w:rsidRPr="00A5746B">
        <w:rPr>
          <w:rFonts w:eastAsia="Times New Roman"/>
          <w:szCs w:val="24"/>
          <w:lang w:eastAsia="ru-RU"/>
        </w:rPr>
        <w:t xml:space="preserve"> </w:t>
      </w:r>
      <w:r w:rsidRPr="00A5746B">
        <w:rPr>
          <w:rFonts w:eastAsia="Times New Roman"/>
          <w:szCs w:val="24"/>
          <w:lang w:eastAsia="ru-RU"/>
        </w:rPr>
        <w:t>любой момент</w:t>
      </w:r>
      <w:r w:rsidR="003F3107" w:rsidRPr="00A5746B">
        <w:rPr>
          <w:rFonts w:eastAsia="Times New Roman"/>
          <w:szCs w:val="24"/>
          <w:lang w:eastAsia="ru-RU"/>
        </w:rPr>
        <w:t xml:space="preserve"> </w:t>
      </w:r>
      <w:r w:rsidRPr="00A5746B">
        <w:rPr>
          <w:rFonts w:eastAsia="Times New Roman"/>
          <w:szCs w:val="24"/>
          <w:lang w:eastAsia="ru-RU"/>
        </w:rPr>
        <w:t>пользователь</w:t>
      </w:r>
      <w:r w:rsidR="003F3107" w:rsidRPr="00A5746B">
        <w:rPr>
          <w:rFonts w:eastAsia="Times New Roman"/>
          <w:szCs w:val="24"/>
          <w:lang w:eastAsia="ru-RU"/>
        </w:rPr>
        <w:t xml:space="preserve"> </w:t>
      </w:r>
      <w:r w:rsidRPr="00A5746B">
        <w:rPr>
          <w:rFonts w:eastAsia="Times New Roman"/>
          <w:szCs w:val="24"/>
          <w:lang w:eastAsia="ru-RU"/>
        </w:rPr>
        <w:t>видит</w:t>
      </w:r>
      <w:r w:rsidR="003F3107" w:rsidRPr="00A5746B">
        <w:rPr>
          <w:rFonts w:eastAsia="Times New Roman"/>
          <w:szCs w:val="24"/>
          <w:lang w:eastAsia="ru-RU"/>
        </w:rPr>
        <w:t xml:space="preserve"> </w:t>
      </w:r>
      <w:r w:rsidRPr="00A5746B">
        <w:rPr>
          <w:rFonts w:eastAsia="Times New Roman"/>
          <w:szCs w:val="24"/>
          <w:lang w:eastAsia="ru-RU"/>
        </w:rPr>
        <w:t>гидравлический</w:t>
      </w:r>
      <w:r w:rsidR="003F3107" w:rsidRPr="00A5746B">
        <w:rPr>
          <w:rFonts w:eastAsia="Times New Roman"/>
          <w:szCs w:val="24"/>
          <w:lang w:eastAsia="ru-RU"/>
        </w:rPr>
        <w:t xml:space="preserve"> </w:t>
      </w:r>
      <w:r w:rsidRPr="00A5746B">
        <w:rPr>
          <w:rFonts w:eastAsia="Times New Roman"/>
          <w:szCs w:val="24"/>
          <w:lang w:eastAsia="ru-RU"/>
        </w:rPr>
        <w:t>режим,</w:t>
      </w:r>
      <w:r w:rsidR="003F3107" w:rsidRPr="00A5746B">
        <w:rPr>
          <w:rFonts w:eastAsia="Times New Roman"/>
          <w:szCs w:val="24"/>
          <w:lang w:eastAsia="ru-RU"/>
        </w:rPr>
        <w:t xml:space="preserve"> </w:t>
      </w:r>
      <w:r w:rsidRPr="00A5746B">
        <w:rPr>
          <w:rFonts w:eastAsia="Times New Roman"/>
          <w:szCs w:val="24"/>
          <w:lang w:eastAsia="ru-RU"/>
        </w:rPr>
        <w:t>который</w:t>
      </w:r>
      <w:r w:rsidR="003F3107" w:rsidRPr="00A5746B">
        <w:rPr>
          <w:rFonts w:eastAsia="Times New Roman"/>
          <w:szCs w:val="24"/>
          <w:lang w:eastAsia="ru-RU"/>
        </w:rPr>
        <w:t xml:space="preserve"> </w:t>
      </w:r>
      <w:r w:rsidRPr="00A5746B">
        <w:rPr>
          <w:rFonts w:eastAsia="Times New Roman"/>
          <w:szCs w:val="24"/>
          <w:lang w:eastAsia="ru-RU"/>
        </w:rPr>
        <w:t>соответствует текущему с</w:t>
      </w:r>
      <w:r w:rsidRPr="00A5746B">
        <w:rPr>
          <w:rFonts w:eastAsia="Times New Roman"/>
          <w:szCs w:val="24"/>
          <w:lang w:eastAsia="ru-RU"/>
        </w:rPr>
        <w:t>о</w:t>
      </w:r>
      <w:r w:rsidRPr="00A5746B">
        <w:rPr>
          <w:rFonts w:eastAsia="Times New Roman"/>
          <w:szCs w:val="24"/>
          <w:lang w:eastAsia="ru-RU"/>
        </w:rPr>
        <w:t>стоянию всей совокупности запорно-регулирующей арматуры и насосных агрегатов на схеме те</w:t>
      </w:r>
      <w:r w:rsidRPr="00A5746B">
        <w:rPr>
          <w:rFonts w:eastAsia="Times New Roman"/>
          <w:szCs w:val="24"/>
          <w:lang w:eastAsia="ru-RU"/>
        </w:rPr>
        <w:t>п</w:t>
      </w:r>
      <w:r w:rsidRPr="00A5746B">
        <w:rPr>
          <w:rFonts w:eastAsia="Times New Roman"/>
          <w:szCs w:val="24"/>
          <w:lang w:eastAsia="ru-RU"/>
        </w:rPr>
        <w:t xml:space="preserve">ловой сети. </w:t>
      </w:r>
    </w:p>
    <w:p w:rsidR="00E1104F" w:rsidRPr="00A5746B" w:rsidRDefault="00E1104F" w:rsidP="00CB2992">
      <w:pPr>
        <w:tabs>
          <w:tab w:val="left" w:pos="0"/>
        </w:tabs>
        <w:ind w:firstLine="709"/>
        <w:rPr>
          <w:rFonts w:eastAsia="Times New Roman"/>
          <w:szCs w:val="24"/>
          <w:lang w:eastAsia="ru-RU"/>
        </w:rPr>
      </w:pPr>
      <w:r w:rsidRPr="00A5746B">
        <w:rPr>
          <w:rFonts w:eastAsia="Times New Roman"/>
          <w:szCs w:val="24"/>
          <w:lang w:eastAsia="ru-RU"/>
        </w:rPr>
        <w:t xml:space="preserve">В существующей системе теплоснабжения </w:t>
      </w:r>
      <w:r w:rsidR="0012675A" w:rsidRPr="00A5746B">
        <w:rPr>
          <w:rFonts w:eastAsia="Times New Roman"/>
          <w:szCs w:val="24"/>
          <w:lang w:eastAsia="ru-RU"/>
        </w:rPr>
        <w:t xml:space="preserve">округа </w:t>
      </w:r>
      <w:r w:rsidRPr="00A5746B">
        <w:rPr>
          <w:rFonts w:eastAsia="Times New Roman"/>
          <w:szCs w:val="24"/>
          <w:lang w:eastAsia="ru-RU"/>
        </w:rPr>
        <w:t>отсутствуют потребители подключённые к тепловым сетям двух и более источников тепла.</w:t>
      </w:r>
      <w:r w:rsidR="00256ACB" w:rsidRPr="00A5746B">
        <w:rPr>
          <w:rFonts w:eastAsia="Times New Roman"/>
          <w:szCs w:val="24"/>
          <w:lang w:eastAsia="ru-RU"/>
        </w:rPr>
        <w:t xml:space="preserve"> Исключение составляет здание МБУЗ "Ярская центральная больница" (больница, п. Яр. ул. Советская, 31а) – нагрузка системы отопления данн</w:t>
      </w:r>
      <w:r w:rsidR="00256ACB" w:rsidRPr="00A5746B">
        <w:rPr>
          <w:rFonts w:eastAsia="Times New Roman"/>
          <w:szCs w:val="24"/>
          <w:lang w:eastAsia="ru-RU"/>
        </w:rPr>
        <w:t>о</w:t>
      </w:r>
      <w:r w:rsidR="00256ACB" w:rsidRPr="00A5746B">
        <w:rPr>
          <w:rFonts w:eastAsia="Times New Roman"/>
          <w:szCs w:val="24"/>
          <w:lang w:eastAsia="ru-RU"/>
        </w:rPr>
        <w:t xml:space="preserve">го здания обеспечивается котельной </w:t>
      </w:r>
      <w:r w:rsidR="00E504C4" w:rsidRPr="00A5746B">
        <w:rPr>
          <w:rFonts w:eastAsia="Times New Roman"/>
          <w:szCs w:val="24"/>
          <w:lang w:eastAsia="ru-RU"/>
        </w:rPr>
        <w:t>(п. Яр, ул. Советская, 1), а нагрузка системы горячего вод</w:t>
      </w:r>
      <w:r w:rsidR="00E504C4" w:rsidRPr="00A5746B">
        <w:rPr>
          <w:rFonts w:eastAsia="Times New Roman"/>
          <w:szCs w:val="24"/>
          <w:lang w:eastAsia="ru-RU"/>
        </w:rPr>
        <w:t>о</w:t>
      </w:r>
      <w:r w:rsidR="00E504C4" w:rsidRPr="00A5746B">
        <w:rPr>
          <w:rFonts w:eastAsia="Times New Roman"/>
          <w:szCs w:val="24"/>
          <w:lang w:eastAsia="ru-RU"/>
        </w:rPr>
        <w:t>снабжения – котельной (п. Яр, ул. Ф. Васильева, 6а).</w:t>
      </w:r>
    </w:p>
    <w:p w:rsidR="00E1104F" w:rsidRPr="00A5746B" w:rsidRDefault="00E1104F" w:rsidP="00E1104F">
      <w:pPr>
        <w:pStyle w:val="21"/>
      </w:pPr>
      <w:bookmarkStart w:id="181" w:name="_Toc101777948"/>
      <w:bookmarkStart w:id="182" w:name="_Toc121588506"/>
      <w:r w:rsidRPr="00A5746B">
        <w:t>3.6 Расчет балансов тепловой энергии по источникам тепловой энергии и по террит</w:t>
      </w:r>
      <w:r w:rsidRPr="00A5746B">
        <w:t>о</w:t>
      </w:r>
      <w:r w:rsidRPr="00A5746B">
        <w:t>риальному признаку</w:t>
      </w:r>
      <w:bookmarkEnd w:id="181"/>
      <w:bookmarkEnd w:id="182"/>
    </w:p>
    <w:p w:rsidR="00E1104F" w:rsidRPr="00A5746B" w:rsidRDefault="00E1104F" w:rsidP="00E1104F">
      <w:pPr>
        <w:tabs>
          <w:tab w:val="left" w:pos="0"/>
        </w:tabs>
        <w:ind w:firstLine="709"/>
        <w:rPr>
          <w:rFonts w:eastAsia="Times New Roman"/>
          <w:szCs w:val="24"/>
          <w:lang w:eastAsia="ru-RU"/>
        </w:rPr>
      </w:pPr>
      <w:r w:rsidRPr="00A5746B">
        <w:rPr>
          <w:rFonts w:eastAsia="Times New Roman"/>
          <w:szCs w:val="24"/>
          <w:lang w:eastAsia="ru-RU"/>
        </w:rPr>
        <w:t>Целью расчета балансов тепловой энергии является определение фактических расходов теплоносителя на участках тепловой сети и у потребителей, а также количества тепловой энергии, получаемой потребителем при заданной температуре воды в подающем трубопроводе и распол</w:t>
      </w:r>
      <w:r w:rsidRPr="00A5746B">
        <w:rPr>
          <w:rFonts w:eastAsia="Times New Roman"/>
          <w:szCs w:val="24"/>
          <w:lang w:eastAsia="ru-RU"/>
        </w:rPr>
        <w:t>а</w:t>
      </w:r>
      <w:r w:rsidRPr="00A5746B">
        <w:rPr>
          <w:rFonts w:eastAsia="Times New Roman"/>
          <w:szCs w:val="24"/>
          <w:lang w:eastAsia="ru-RU"/>
        </w:rPr>
        <w:t xml:space="preserve">гаемом напоре на источнике. </w:t>
      </w:r>
    </w:p>
    <w:p w:rsidR="00E1104F" w:rsidRPr="00A5746B" w:rsidRDefault="00E1104F" w:rsidP="00E1104F">
      <w:pPr>
        <w:tabs>
          <w:tab w:val="left" w:pos="0"/>
        </w:tabs>
        <w:ind w:firstLine="709"/>
        <w:rPr>
          <w:rFonts w:eastAsia="Times New Roman"/>
          <w:szCs w:val="24"/>
          <w:lang w:eastAsia="ru-RU"/>
        </w:rPr>
      </w:pPr>
      <w:r w:rsidRPr="00A5746B">
        <w:rPr>
          <w:rFonts w:eastAsia="Times New Roman"/>
          <w:szCs w:val="24"/>
          <w:lang w:eastAsia="ru-RU"/>
        </w:rPr>
        <w:t xml:space="preserve">Расчеты могут проводиться при различных исходных данных, в том числе при аварийных ситуациях, например, отключении отдельных участков тепловой сети, передачи воды и тепловой энергии от одного источника к другому по одному из трубопроводов и т.д. </w:t>
      </w:r>
    </w:p>
    <w:p w:rsidR="00E1104F" w:rsidRPr="00A5746B" w:rsidRDefault="00E1104F" w:rsidP="00E1104F">
      <w:pPr>
        <w:tabs>
          <w:tab w:val="left" w:pos="0"/>
        </w:tabs>
        <w:ind w:firstLine="709"/>
        <w:rPr>
          <w:rFonts w:eastAsia="Times New Roman"/>
          <w:szCs w:val="24"/>
          <w:lang w:eastAsia="ru-RU"/>
        </w:rPr>
      </w:pPr>
      <w:r w:rsidRPr="00A5746B">
        <w:rPr>
          <w:rFonts w:eastAsia="Times New Roman"/>
          <w:szCs w:val="24"/>
          <w:lang w:eastAsia="ru-RU"/>
        </w:rPr>
        <w:t xml:space="preserve">Расчёт тепловых сетей можно проводить с учётом: </w:t>
      </w:r>
    </w:p>
    <w:p w:rsidR="00E1104F" w:rsidRPr="00A5746B" w:rsidRDefault="00E1104F" w:rsidP="00F94739">
      <w:pPr>
        <w:numPr>
          <w:ilvl w:val="0"/>
          <w:numId w:val="15"/>
        </w:numPr>
        <w:tabs>
          <w:tab w:val="left" w:pos="0"/>
        </w:tabs>
        <w:rPr>
          <w:rFonts w:eastAsia="Times New Roman"/>
          <w:szCs w:val="24"/>
          <w:lang w:eastAsia="ru-RU"/>
        </w:rPr>
      </w:pPr>
      <w:r w:rsidRPr="00A5746B">
        <w:rPr>
          <w:rFonts w:eastAsia="Times New Roman"/>
          <w:szCs w:val="24"/>
          <w:lang w:eastAsia="ru-RU"/>
        </w:rPr>
        <w:t xml:space="preserve">утечек из тепловой сети и систем теплопотребления; </w:t>
      </w:r>
    </w:p>
    <w:p w:rsidR="00E1104F" w:rsidRPr="00A5746B" w:rsidRDefault="00E1104F" w:rsidP="00F94739">
      <w:pPr>
        <w:numPr>
          <w:ilvl w:val="0"/>
          <w:numId w:val="15"/>
        </w:numPr>
        <w:tabs>
          <w:tab w:val="left" w:pos="0"/>
        </w:tabs>
        <w:rPr>
          <w:rFonts w:eastAsia="Times New Roman"/>
          <w:szCs w:val="24"/>
          <w:lang w:eastAsia="ru-RU"/>
        </w:rPr>
      </w:pPr>
      <w:r w:rsidRPr="00A5746B">
        <w:rPr>
          <w:rFonts w:eastAsia="Times New Roman"/>
          <w:szCs w:val="24"/>
          <w:lang w:eastAsia="ru-RU"/>
        </w:rPr>
        <w:t xml:space="preserve">тепловых потерь в трубопроводах тепловой сети; </w:t>
      </w:r>
    </w:p>
    <w:p w:rsidR="00E1104F" w:rsidRPr="00A5746B" w:rsidRDefault="00E1104F" w:rsidP="00F94739">
      <w:pPr>
        <w:numPr>
          <w:ilvl w:val="0"/>
          <w:numId w:val="15"/>
        </w:numPr>
        <w:tabs>
          <w:tab w:val="left" w:pos="0"/>
        </w:tabs>
        <w:rPr>
          <w:rFonts w:eastAsia="Times New Roman"/>
          <w:szCs w:val="24"/>
          <w:lang w:eastAsia="ru-RU"/>
        </w:rPr>
      </w:pPr>
      <w:r w:rsidRPr="00A5746B">
        <w:rPr>
          <w:rFonts w:eastAsia="Times New Roman"/>
          <w:szCs w:val="24"/>
          <w:lang w:eastAsia="ru-RU"/>
        </w:rPr>
        <w:t>фактически установленного оборудования на абонентских вводах и тепловых сетях.</w:t>
      </w:r>
    </w:p>
    <w:p w:rsidR="00E1104F" w:rsidRPr="00A5746B" w:rsidRDefault="00E1104F" w:rsidP="00E1104F">
      <w:pPr>
        <w:tabs>
          <w:tab w:val="left" w:pos="0"/>
        </w:tabs>
        <w:ind w:firstLine="709"/>
        <w:rPr>
          <w:rFonts w:eastAsia="Times New Roman"/>
          <w:szCs w:val="24"/>
          <w:lang w:eastAsia="ru-RU"/>
        </w:rPr>
      </w:pPr>
      <w:r w:rsidRPr="00A5746B">
        <w:rPr>
          <w:rFonts w:eastAsia="Times New Roman"/>
          <w:szCs w:val="24"/>
          <w:lang w:eastAsia="ru-RU"/>
        </w:rPr>
        <w:t xml:space="preserve">Балансы тепловой энергии по источникам теплоснабжения приведены в Главе 4 настоящих обосновывающих материалов. </w:t>
      </w:r>
    </w:p>
    <w:p w:rsidR="00E1104F" w:rsidRPr="00A5746B" w:rsidRDefault="00E1104F" w:rsidP="00E1104F">
      <w:pPr>
        <w:pStyle w:val="21"/>
      </w:pPr>
      <w:bookmarkStart w:id="183" w:name="_Toc101777949"/>
      <w:bookmarkStart w:id="184" w:name="_Toc121588507"/>
      <w:r w:rsidRPr="00A5746B">
        <w:t>3.7 Расчет потерь тепловой энергии через изоляцию и с утечками теплоносителя</w:t>
      </w:r>
      <w:bookmarkEnd w:id="183"/>
      <w:bookmarkEnd w:id="184"/>
    </w:p>
    <w:p w:rsidR="00E1104F" w:rsidRPr="00A5746B" w:rsidRDefault="00E1104F" w:rsidP="00E1104F">
      <w:pPr>
        <w:tabs>
          <w:tab w:val="left" w:pos="0"/>
        </w:tabs>
        <w:ind w:firstLine="709"/>
        <w:rPr>
          <w:rFonts w:eastAsia="Times New Roman"/>
          <w:szCs w:val="24"/>
          <w:lang w:eastAsia="ru-RU"/>
        </w:rPr>
      </w:pPr>
      <w:r w:rsidRPr="00A5746B">
        <w:rPr>
          <w:rFonts w:eastAsia="Times New Roman"/>
          <w:szCs w:val="24"/>
          <w:lang w:eastAsia="ru-RU"/>
        </w:rPr>
        <w:t>Целью расчета является определение фактических тепловых потерь через изоляцию труб</w:t>
      </w:r>
      <w:r w:rsidRPr="00A5746B">
        <w:rPr>
          <w:rFonts w:eastAsia="Times New Roman"/>
          <w:szCs w:val="24"/>
          <w:lang w:eastAsia="ru-RU"/>
        </w:rPr>
        <w:t>о</w:t>
      </w:r>
      <w:r w:rsidRPr="00A5746B">
        <w:rPr>
          <w:rFonts w:eastAsia="Times New Roman"/>
          <w:szCs w:val="24"/>
          <w:lang w:eastAsia="ru-RU"/>
        </w:rPr>
        <w:t>проводов. Просмотреть результаты расчета можно как суммарно по всей тепловой сети, так и по каждому отдельно взятому источнику тепловой энергии и каждому центральному тепловому пункту (ЦТП). Расчет может быть выполнен с учетом поправочных коэффициентов на нормы те</w:t>
      </w:r>
      <w:r w:rsidRPr="00A5746B">
        <w:rPr>
          <w:rFonts w:eastAsia="Times New Roman"/>
          <w:szCs w:val="24"/>
          <w:lang w:eastAsia="ru-RU"/>
        </w:rPr>
        <w:t>п</w:t>
      </w:r>
      <w:r w:rsidRPr="00A5746B">
        <w:rPr>
          <w:rFonts w:eastAsia="Times New Roman"/>
          <w:szCs w:val="24"/>
          <w:lang w:eastAsia="ru-RU"/>
        </w:rPr>
        <w:t>ловых потерь.</w:t>
      </w:r>
    </w:p>
    <w:p w:rsidR="00E1104F" w:rsidRPr="00A5746B" w:rsidRDefault="00E1104F" w:rsidP="00E1104F">
      <w:pPr>
        <w:ind w:firstLine="709"/>
      </w:pPr>
      <w:r w:rsidRPr="00A5746B">
        <w:t xml:space="preserve">Результаты расчета потерь тепловой энергии, приведены в таблице </w:t>
      </w:r>
      <w:r w:rsidR="00A5746B">
        <w:t>49</w:t>
      </w:r>
      <w:r w:rsidRPr="00A5746B">
        <w:t>.</w:t>
      </w:r>
    </w:p>
    <w:p w:rsidR="00E1104F" w:rsidRPr="00A5746B" w:rsidRDefault="00E1104F" w:rsidP="00E1104F">
      <w:pPr>
        <w:pStyle w:val="21"/>
      </w:pPr>
      <w:bookmarkStart w:id="185" w:name="_Toc101777950"/>
      <w:bookmarkStart w:id="186" w:name="_Toc121588508"/>
      <w:r w:rsidRPr="00A5746B">
        <w:t>3.8 Расчет показателей надежности теплоснабжения.</w:t>
      </w:r>
      <w:bookmarkEnd w:id="185"/>
      <w:bookmarkEnd w:id="186"/>
    </w:p>
    <w:p w:rsidR="00E1104F" w:rsidRPr="00A5746B" w:rsidRDefault="00E1104F" w:rsidP="00E1104F">
      <w:pPr>
        <w:tabs>
          <w:tab w:val="left" w:pos="0"/>
        </w:tabs>
        <w:ind w:firstLine="709"/>
        <w:rPr>
          <w:rFonts w:eastAsia="Times New Roman"/>
          <w:szCs w:val="24"/>
          <w:lang w:eastAsia="ru-RU"/>
        </w:rPr>
      </w:pPr>
      <w:r w:rsidRPr="00A5746B">
        <w:rPr>
          <w:rFonts w:eastAsia="Times New Roman"/>
          <w:szCs w:val="24"/>
          <w:lang w:eastAsia="ru-RU"/>
        </w:rPr>
        <w:t>Оценка надежности системы теплоснабжения приведено в Главе 11 Обосновывающих м</w:t>
      </w:r>
      <w:r w:rsidRPr="00A5746B">
        <w:rPr>
          <w:rFonts w:eastAsia="Times New Roman"/>
          <w:szCs w:val="24"/>
          <w:lang w:eastAsia="ru-RU"/>
        </w:rPr>
        <w:t>а</w:t>
      </w:r>
      <w:r w:rsidRPr="00A5746B">
        <w:rPr>
          <w:rFonts w:eastAsia="Times New Roman"/>
          <w:szCs w:val="24"/>
          <w:lang w:eastAsia="ru-RU"/>
        </w:rPr>
        <w:t>териалов.</w:t>
      </w:r>
    </w:p>
    <w:p w:rsidR="00E1104F" w:rsidRPr="00A5746B" w:rsidRDefault="00E1104F" w:rsidP="00E1104F">
      <w:pPr>
        <w:pStyle w:val="21"/>
      </w:pPr>
      <w:bookmarkStart w:id="187" w:name="_Toc101777951"/>
      <w:bookmarkStart w:id="188" w:name="_Toc121588509"/>
      <w:r w:rsidRPr="00A5746B">
        <w:t>3.9 Групповые изменения характеристик объектов (участков тепловых сетей, потр</w:t>
      </w:r>
      <w:r w:rsidRPr="00A5746B">
        <w:t>е</w:t>
      </w:r>
      <w:r w:rsidRPr="00A5746B">
        <w:t>бителей) по заданным критериям с целью моделирования различных перспективных вар</w:t>
      </w:r>
      <w:r w:rsidRPr="00A5746B">
        <w:t>и</w:t>
      </w:r>
      <w:r w:rsidRPr="00A5746B">
        <w:t>антов схем теплоснабжения.</w:t>
      </w:r>
      <w:bookmarkEnd w:id="187"/>
      <w:bookmarkEnd w:id="188"/>
    </w:p>
    <w:p w:rsidR="00E1104F" w:rsidRPr="00A5746B" w:rsidRDefault="00E1104F" w:rsidP="00E1104F">
      <w:pPr>
        <w:tabs>
          <w:tab w:val="left" w:pos="0"/>
        </w:tabs>
        <w:ind w:firstLine="709"/>
        <w:rPr>
          <w:rFonts w:eastAsia="Times New Roman"/>
          <w:szCs w:val="24"/>
          <w:lang w:eastAsia="ru-RU"/>
        </w:rPr>
      </w:pPr>
      <w:r w:rsidRPr="00A5746B">
        <w:rPr>
          <w:rFonts w:eastAsia="Times New Roman"/>
          <w:szCs w:val="24"/>
          <w:lang w:eastAsia="ru-RU"/>
        </w:rPr>
        <w:t>Разработанная электронная модель позволяет осуществлять групповые изменения характ</w:t>
      </w:r>
      <w:r w:rsidRPr="00A5746B">
        <w:rPr>
          <w:rFonts w:eastAsia="Times New Roman"/>
          <w:szCs w:val="24"/>
          <w:lang w:eastAsia="ru-RU"/>
        </w:rPr>
        <w:t>е</w:t>
      </w:r>
      <w:r w:rsidRPr="00A5746B">
        <w:rPr>
          <w:rFonts w:eastAsia="Times New Roman"/>
          <w:szCs w:val="24"/>
          <w:lang w:eastAsia="ru-RU"/>
        </w:rPr>
        <w:t xml:space="preserve">ристик различных теплосетевых объектов: </w:t>
      </w:r>
    </w:p>
    <w:p w:rsidR="00E1104F" w:rsidRPr="00A5746B" w:rsidRDefault="00E1104F" w:rsidP="00E1104F">
      <w:pPr>
        <w:tabs>
          <w:tab w:val="left" w:pos="0"/>
        </w:tabs>
        <w:ind w:firstLine="709"/>
        <w:rPr>
          <w:rFonts w:eastAsia="Times New Roman"/>
          <w:szCs w:val="24"/>
          <w:lang w:eastAsia="ru-RU"/>
        </w:rPr>
      </w:pPr>
      <w:r w:rsidRPr="00A5746B">
        <w:rPr>
          <w:rFonts w:eastAsia="Times New Roman"/>
          <w:szCs w:val="24"/>
          <w:lang w:eastAsia="ru-RU"/>
        </w:rPr>
        <w:t>- для потребителей - изменять для группы потребителей расчетные температуры прямой и обратной сетевой воды, схемы их подключения, ограничения тепловых нагрузок, наладочные х</w:t>
      </w:r>
      <w:r w:rsidRPr="00A5746B">
        <w:rPr>
          <w:rFonts w:eastAsia="Times New Roman"/>
          <w:szCs w:val="24"/>
          <w:lang w:eastAsia="ru-RU"/>
        </w:rPr>
        <w:t>а</w:t>
      </w:r>
      <w:r w:rsidRPr="00A5746B">
        <w:rPr>
          <w:rFonts w:eastAsia="Times New Roman"/>
          <w:szCs w:val="24"/>
          <w:lang w:eastAsia="ru-RU"/>
        </w:rPr>
        <w:t xml:space="preserve">рактеристики, количество теплообменников и т.д. </w:t>
      </w:r>
    </w:p>
    <w:p w:rsidR="00E1104F" w:rsidRPr="00A5746B" w:rsidRDefault="00E1104F" w:rsidP="00E1104F">
      <w:pPr>
        <w:tabs>
          <w:tab w:val="left" w:pos="0"/>
        </w:tabs>
        <w:ind w:firstLine="709"/>
        <w:rPr>
          <w:rFonts w:eastAsia="Times New Roman"/>
          <w:szCs w:val="24"/>
          <w:lang w:eastAsia="ru-RU"/>
        </w:rPr>
      </w:pPr>
      <w:r w:rsidRPr="00A5746B">
        <w:rPr>
          <w:rFonts w:eastAsia="Times New Roman"/>
          <w:szCs w:val="24"/>
          <w:lang w:eastAsia="ru-RU"/>
        </w:rPr>
        <w:lastRenderedPageBreak/>
        <w:t>- для тепловых сетей - изменять тип и год прокладки, вид тепловой изоляции, коэффициент местных потерь и шероховатость и т.д.</w:t>
      </w:r>
    </w:p>
    <w:p w:rsidR="00E1104F" w:rsidRPr="00A5746B" w:rsidRDefault="00E1104F" w:rsidP="00E1104F">
      <w:pPr>
        <w:pStyle w:val="21"/>
      </w:pPr>
      <w:bookmarkStart w:id="189" w:name="_Toc101777952"/>
      <w:bookmarkStart w:id="190" w:name="_Toc121588510"/>
      <w:r w:rsidRPr="00A5746B">
        <w:t>3.10 Сравнительные пьезометрические графики для разработки и анализа сценариев перспективного развития тепловых сетей.</w:t>
      </w:r>
      <w:bookmarkEnd w:id="189"/>
      <w:bookmarkEnd w:id="190"/>
    </w:p>
    <w:p w:rsidR="00E1104F" w:rsidRPr="00A5746B" w:rsidRDefault="00E1104F" w:rsidP="00E1104F">
      <w:pPr>
        <w:tabs>
          <w:tab w:val="left" w:pos="0"/>
        </w:tabs>
        <w:ind w:firstLine="709"/>
        <w:rPr>
          <w:rFonts w:eastAsia="Times New Roman"/>
          <w:szCs w:val="24"/>
          <w:lang w:eastAsia="ru-RU"/>
        </w:rPr>
      </w:pPr>
      <w:r w:rsidRPr="00A5746B">
        <w:rPr>
          <w:rFonts w:eastAsia="Times New Roman"/>
          <w:szCs w:val="24"/>
          <w:lang w:eastAsia="ru-RU"/>
        </w:rPr>
        <w:t>Гидравлический расчет тепловых сетей котельных, расположенных на территории муниц</w:t>
      </w:r>
      <w:r w:rsidRPr="00A5746B">
        <w:rPr>
          <w:rFonts w:eastAsia="Times New Roman"/>
          <w:szCs w:val="24"/>
          <w:lang w:eastAsia="ru-RU"/>
        </w:rPr>
        <w:t>и</w:t>
      </w:r>
      <w:r w:rsidRPr="00A5746B">
        <w:rPr>
          <w:rFonts w:eastAsia="Times New Roman"/>
          <w:szCs w:val="24"/>
          <w:lang w:eastAsia="ru-RU"/>
        </w:rPr>
        <w:t>пального образования, показал, что при существующих теплогидравлических режимах располаг</w:t>
      </w:r>
      <w:r w:rsidRPr="00A5746B">
        <w:rPr>
          <w:rFonts w:eastAsia="Times New Roman"/>
          <w:szCs w:val="24"/>
          <w:lang w:eastAsia="ru-RU"/>
        </w:rPr>
        <w:t>а</w:t>
      </w:r>
      <w:r w:rsidRPr="00A5746B">
        <w:rPr>
          <w:rFonts w:eastAsia="Times New Roman"/>
          <w:szCs w:val="24"/>
          <w:lang w:eastAsia="ru-RU"/>
        </w:rPr>
        <w:t>емых перепадов даже у самых удаленных потребителей достаточно для обеспечения их кач</w:t>
      </w:r>
      <w:r w:rsidRPr="00A5746B">
        <w:rPr>
          <w:rFonts w:eastAsia="Times New Roman"/>
          <w:szCs w:val="24"/>
          <w:lang w:eastAsia="ru-RU"/>
        </w:rPr>
        <w:t>е</w:t>
      </w:r>
      <w:r w:rsidRPr="00A5746B">
        <w:rPr>
          <w:rFonts w:eastAsia="Times New Roman"/>
          <w:szCs w:val="24"/>
          <w:lang w:eastAsia="ru-RU"/>
        </w:rPr>
        <w:t>ственного теплоснабжения.</w:t>
      </w:r>
    </w:p>
    <w:p w:rsidR="00E1104F" w:rsidRPr="00A5746B" w:rsidRDefault="00E1104F" w:rsidP="00E1104F">
      <w:pPr>
        <w:ind w:firstLine="567"/>
        <w:rPr>
          <w:szCs w:val="24"/>
        </w:rPr>
      </w:pPr>
      <w:r w:rsidRPr="00A5746B">
        <w:rPr>
          <w:szCs w:val="24"/>
        </w:rPr>
        <w:t>Основным направление развития системы централизованного теплоснабжения выбрано ре</w:t>
      </w:r>
      <w:r w:rsidRPr="00A5746B">
        <w:rPr>
          <w:szCs w:val="24"/>
        </w:rPr>
        <w:t>а</w:t>
      </w:r>
      <w:r w:rsidRPr="00A5746B">
        <w:rPr>
          <w:szCs w:val="24"/>
        </w:rPr>
        <w:t>лизация мероприятий по сохранению существующей системы, с проведением работ по модерн</w:t>
      </w:r>
      <w:r w:rsidRPr="00A5746B">
        <w:rPr>
          <w:szCs w:val="24"/>
        </w:rPr>
        <w:t>и</w:t>
      </w:r>
      <w:r w:rsidRPr="00A5746B">
        <w:rPr>
          <w:szCs w:val="24"/>
        </w:rPr>
        <w:t>зации устаревшего оборудования и заменой ветхих участков тепловых сетей.</w:t>
      </w:r>
    </w:p>
    <w:p w:rsidR="00E1104F" w:rsidRPr="00A5746B" w:rsidRDefault="00E1104F" w:rsidP="00E1104F">
      <w:pPr>
        <w:tabs>
          <w:tab w:val="left" w:pos="0"/>
        </w:tabs>
        <w:ind w:firstLine="709"/>
        <w:rPr>
          <w:rFonts w:eastAsia="Times New Roman"/>
          <w:szCs w:val="24"/>
          <w:lang w:eastAsia="ru-RU"/>
        </w:rPr>
      </w:pPr>
      <w:r w:rsidRPr="00A5746B">
        <w:rPr>
          <w:rFonts w:eastAsia="Times New Roman"/>
          <w:szCs w:val="24"/>
          <w:lang w:eastAsia="ru-RU"/>
        </w:rPr>
        <w:t>Разработанная электронная модель позволяет осуществлять сравнение пьезометрических графиков тепловой сети, после внесения необходимых изменений (изменение характеристик тр</w:t>
      </w:r>
      <w:r w:rsidRPr="00A5746B">
        <w:rPr>
          <w:rFonts w:eastAsia="Times New Roman"/>
          <w:szCs w:val="24"/>
          <w:lang w:eastAsia="ru-RU"/>
        </w:rPr>
        <w:t>у</w:t>
      </w:r>
      <w:r w:rsidRPr="00A5746B">
        <w:rPr>
          <w:rFonts w:eastAsia="Times New Roman"/>
          <w:szCs w:val="24"/>
          <w:lang w:eastAsia="ru-RU"/>
        </w:rPr>
        <w:t>бопроводов, подключение новых потребителей и т.п.) и проведения гидравлического расчета.</w:t>
      </w:r>
    </w:p>
    <w:p w:rsidR="00E1104F" w:rsidRPr="00A5746B" w:rsidRDefault="00E1104F" w:rsidP="00E1104F">
      <w:pPr>
        <w:tabs>
          <w:tab w:val="left" w:pos="0"/>
        </w:tabs>
        <w:ind w:firstLine="709"/>
        <w:rPr>
          <w:rFonts w:eastAsia="Times New Roman"/>
          <w:szCs w:val="24"/>
          <w:lang w:eastAsia="ru-RU"/>
        </w:rPr>
      </w:pPr>
      <w:r w:rsidRPr="00A5746B">
        <w:rPr>
          <w:rFonts w:eastAsia="Times New Roman"/>
          <w:szCs w:val="24"/>
          <w:lang w:eastAsia="ru-RU"/>
        </w:rPr>
        <w:t>Пьезометрические графики тепловых сетей приведены на рисунках ниже.</w:t>
      </w:r>
    </w:p>
    <w:p w:rsidR="00E1104F" w:rsidRPr="00A5746B" w:rsidRDefault="00E1104F" w:rsidP="00E1104F">
      <w:pPr>
        <w:tabs>
          <w:tab w:val="left" w:pos="0"/>
        </w:tabs>
        <w:ind w:firstLine="709"/>
        <w:rPr>
          <w:rFonts w:eastAsia="Times New Roman"/>
          <w:szCs w:val="24"/>
          <w:lang w:eastAsia="ru-RU"/>
        </w:rPr>
      </w:pPr>
    </w:p>
    <w:p w:rsidR="00E1104F" w:rsidRPr="00A5746B" w:rsidRDefault="00E1104F" w:rsidP="00E1104F">
      <w:pPr>
        <w:tabs>
          <w:tab w:val="left" w:pos="0"/>
        </w:tabs>
        <w:ind w:firstLine="709"/>
        <w:rPr>
          <w:rFonts w:eastAsia="Times New Roman"/>
          <w:szCs w:val="24"/>
          <w:lang w:eastAsia="ru-RU"/>
        </w:rPr>
      </w:pPr>
    </w:p>
    <w:p w:rsidR="00E1104F" w:rsidRPr="00A5746B" w:rsidRDefault="00E1104F" w:rsidP="00E1104F">
      <w:pPr>
        <w:tabs>
          <w:tab w:val="left" w:pos="0"/>
        </w:tabs>
        <w:ind w:firstLine="709"/>
        <w:rPr>
          <w:rFonts w:eastAsia="Times New Roman"/>
          <w:szCs w:val="24"/>
          <w:lang w:eastAsia="ru-RU"/>
        </w:rPr>
        <w:sectPr w:rsidR="00E1104F" w:rsidRPr="00A5746B" w:rsidSect="00E1104F">
          <w:pgSz w:w="11906" w:h="16838"/>
          <w:pgMar w:top="1134" w:right="567" w:bottom="1134" w:left="1134" w:header="708" w:footer="708" w:gutter="0"/>
          <w:cols w:space="708"/>
          <w:docGrid w:linePitch="360"/>
        </w:sectPr>
      </w:pPr>
    </w:p>
    <w:p w:rsidR="007B2959" w:rsidRPr="00A5746B" w:rsidRDefault="007B2959" w:rsidP="00E1104F">
      <w:pPr>
        <w:tabs>
          <w:tab w:val="left" w:pos="0"/>
        </w:tabs>
        <w:rPr>
          <w:rFonts w:eastAsia="Times New Roman"/>
          <w:szCs w:val="24"/>
          <w:lang w:eastAsia="ru-RU"/>
        </w:rPr>
      </w:pPr>
    </w:p>
    <w:p w:rsidR="007B2959" w:rsidRPr="00A5746B" w:rsidRDefault="001E5505" w:rsidP="001E5505">
      <w:pPr>
        <w:tabs>
          <w:tab w:val="left" w:pos="0"/>
        </w:tabs>
        <w:jc w:val="center"/>
        <w:rPr>
          <w:rFonts w:eastAsia="Times New Roman"/>
          <w:szCs w:val="24"/>
          <w:lang w:eastAsia="ru-RU"/>
        </w:rPr>
      </w:pPr>
      <w:r w:rsidRPr="00A5746B">
        <w:rPr>
          <w:noProof/>
          <w:lang w:eastAsia="ru-RU"/>
        </w:rPr>
        <w:drawing>
          <wp:inline distT="0" distB="0" distL="0" distR="0" wp14:anchorId="1A6755E5" wp14:editId="0956E55F">
            <wp:extent cx="8977456" cy="4181856"/>
            <wp:effectExtent l="0" t="0" r="0" b="952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5"/>
                    <a:srcRect l="6353" t="10968" r="3161" b="29412"/>
                    <a:stretch/>
                  </pic:blipFill>
                  <pic:spPr bwMode="auto">
                    <a:xfrm>
                      <a:off x="0" y="0"/>
                      <a:ext cx="8978012" cy="4182115"/>
                    </a:xfrm>
                    <a:prstGeom prst="rect">
                      <a:avLst/>
                    </a:prstGeom>
                    <a:ln>
                      <a:noFill/>
                    </a:ln>
                    <a:extLst>
                      <a:ext uri="{53640926-AAD7-44D8-BBD7-CCE9431645EC}">
                        <a14:shadowObscured xmlns:a14="http://schemas.microsoft.com/office/drawing/2010/main"/>
                      </a:ext>
                    </a:extLst>
                  </pic:spPr>
                </pic:pic>
              </a:graphicData>
            </a:graphic>
          </wp:inline>
        </w:drawing>
      </w:r>
    </w:p>
    <w:p w:rsidR="001E5505" w:rsidRPr="00A5746B" w:rsidRDefault="00E1104F" w:rsidP="001E5505">
      <w:pPr>
        <w:pStyle w:val="aff9"/>
        <w:jc w:val="center"/>
        <w:rPr>
          <w:rFonts w:eastAsia="Times New Roman"/>
          <w:szCs w:val="24"/>
          <w:lang w:eastAsia="ru-RU"/>
        </w:rPr>
      </w:pPr>
      <w:r w:rsidRPr="00A5746B">
        <w:t xml:space="preserve">Рисунок </w:t>
      </w:r>
      <w:fldSimple w:instr=" SEQ Рисунок \* ARABIC ">
        <w:r w:rsidR="00A5746B" w:rsidRPr="00A5746B">
          <w:rPr>
            <w:noProof/>
          </w:rPr>
          <w:t>15</w:t>
        </w:r>
      </w:fldSimple>
      <w:r w:rsidRPr="00A5746B">
        <w:t xml:space="preserve"> - </w:t>
      </w:r>
      <w:r w:rsidRPr="00A5746B">
        <w:rPr>
          <w:rFonts w:eastAsia="Times New Roman"/>
          <w:szCs w:val="24"/>
          <w:lang w:eastAsia="ru-RU"/>
        </w:rPr>
        <w:t>Пьезометрический график тепловой сети</w:t>
      </w:r>
      <w:r w:rsidR="00D71F73" w:rsidRPr="00A5746B">
        <w:rPr>
          <w:rFonts w:eastAsia="Times New Roman"/>
          <w:szCs w:val="24"/>
          <w:lang w:eastAsia="ru-RU"/>
        </w:rPr>
        <w:t xml:space="preserve"> от</w:t>
      </w:r>
      <w:r w:rsidR="003F3107" w:rsidRPr="00A5746B">
        <w:rPr>
          <w:rFonts w:eastAsia="Times New Roman"/>
          <w:szCs w:val="24"/>
          <w:lang w:eastAsia="ru-RU"/>
        </w:rPr>
        <w:t xml:space="preserve"> </w:t>
      </w:r>
      <w:r w:rsidRPr="00A5746B">
        <w:rPr>
          <w:rFonts w:eastAsia="Times New Roman"/>
          <w:szCs w:val="24"/>
          <w:lang w:eastAsia="ru-RU"/>
        </w:rPr>
        <w:t xml:space="preserve">котельной </w:t>
      </w:r>
      <w:r w:rsidR="001E5505" w:rsidRPr="00A5746B">
        <w:rPr>
          <w:rFonts w:eastAsia="Times New Roman"/>
          <w:szCs w:val="24"/>
          <w:lang w:eastAsia="ru-RU"/>
        </w:rPr>
        <w:t xml:space="preserve">(п. Яр, ул. Школьная, 6а) до определяющего потребителя – Магазин </w:t>
      </w:r>
      <w:r w:rsidR="00035799" w:rsidRPr="00A5746B">
        <w:rPr>
          <w:rFonts w:eastAsia="Times New Roman"/>
          <w:szCs w:val="24"/>
          <w:lang w:eastAsia="ru-RU"/>
        </w:rPr>
        <w:t>№5 (п. Яр, ул. Заводская, 2а)</w:t>
      </w:r>
    </w:p>
    <w:p w:rsidR="00035799" w:rsidRPr="00A5746B" w:rsidRDefault="00035799" w:rsidP="00035799">
      <w:pPr>
        <w:rPr>
          <w:lang w:eastAsia="ru-RU"/>
        </w:rPr>
      </w:pPr>
      <w:r w:rsidRPr="00A5746B">
        <w:rPr>
          <w:noProof/>
          <w:lang w:eastAsia="ru-RU"/>
        </w:rPr>
        <w:lastRenderedPageBreak/>
        <w:drawing>
          <wp:inline distT="0" distB="0" distL="0" distR="0" wp14:anchorId="65AA234F" wp14:editId="4B197793">
            <wp:extent cx="9433629" cy="457200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6"/>
                    <a:srcRect l="5348" t="11204" r="4347" b="26892"/>
                    <a:stretch/>
                  </pic:blipFill>
                  <pic:spPr bwMode="auto">
                    <a:xfrm>
                      <a:off x="0" y="0"/>
                      <a:ext cx="9427575" cy="4569066"/>
                    </a:xfrm>
                    <a:prstGeom prst="rect">
                      <a:avLst/>
                    </a:prstGeom>
                    <a:ln>
                      <a:noFill/>
                    </a:ln>
                    <a:extLst>
                      <a:ext uri="{53640926-AAD7-44D8-BBD7-CCE9431645EC}">
                        <a14:shadowObscured xmlns:a14="http://schemas.microsoft.com/office/drawing/2010/main"/>
                      </a:ext>
                    </a:extLst>
                  </pic:spPr>
                </pic:pic>
              </a:graphicData>
            </a:graphic>
          </wp:inline>
        </w:drawing>
      </w:r>
    </w:p>
    <w:p w:rsidR="001E5505" w:rsidRPr="00A5746B" w:rsidRDefault="001E5505" w:rsidP="001E5505">
      <w:pPr>
        <w:pStyle w:val="aff9"/>
        <w:jc w:val="center"/>
        <w:rPr>
          <w:rFonts w:eastAsia="Times New Roman"/>
          <w:szCs w:val="24"/>
          <w:lang w:eastAsia="ru-RU"/>
        </w:rPr>
      </w:pPr>
      <w:r w:rsidRPr="00A5746B">
        <w:t xml:space="preserve">Рисунок </w:t>
      </w:r>
      <w:fldSimple w:instr=" SEQ Рисунок \* ARABIC ">
        <w:r w:rsidR="00A5746B" w:rsidRPr="00A5746B">
          <w:rPr>
            <w:noProof/>
          </w:rPr>
          <w:t>16</w:t>
        </w:r>
      </w:fldSimple>
      <w:r w:rsidRPr="00A5746B">
        <w:t xml:space="preserve"> - </w:t>
      </w:r>
      <w:r w:rsidRPr="00A5746B">
        <w:rPr>
          <w:rFonts w:eastAsia="Times New Roman"/>
          <w:szCs w:val="24"/>
          <w:lang w:eastAsia="ru-RU"/>
        </w:rPr>
        <w:t>Пьезометрический график тепловой сети от котельной (с.Дизьмино, ул. Школьная, 26а</w:t>
      </w:r>
      <w:r w:rsidR="00035799" w:rsidRPr="00A5746B">
        <w:rPr>
          <w:rFonts w:eastAsia="Times New Roman"/>
          <w:szCs w:val="24"/>
          <w:lang w:eastAsia="ru-RU"/>
        </w:rPr>
        <w:t>) до определяющего потребителя – магазина (с.Дизьмино, ул.Дизьминская,2а)</w:t>
      </w:r>
    </w:p>
    <w:p w:rsidR="00035799" w:rsidRPr="00A5746B" w:rsidRDefault="00035799" w:rsidP="00035799">
      <w:pPr>
        <w:rPr>
          <w:lang w:eastAsia="ru-RU"/>
        </w:rPr>
      </w:pPr>
      <w:r w:rsidRPr="00A5746B">
        <w:rPr>
          <w:noProof/>
          <w:lang w:eastAsia="ru-RU"/>
        </w:rPr>
        <w:lastRenderedPageBreak/>
        <w:drawing>
          <wp:inline distT="0" distB="0" distL="0" distR="0" wp14:anchorId="2B0D0F21" wp14:editId="2F0A3ED4">
            <wp:extent cx="9481788" cy="4279392"/>
            <wp:effectExtent l="0" t="0" r="5715" b="698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7"/>
                    <a:srcRect l="6535" t="12045" r="3953" b="30813"/>
                    <a:stretch/>
                  </pic:blipFill>
                  <pic:spPr bwMode="auto">
                    <a:xfrm>
                      <a:off x="0" y="0"/>
                      <a:ext cx="9475704" cy="4276646"/>
                    </a:xfrm>
                    <a:prstGeom prst="rect">
                      <a:avLst/>
                    </a:prstGeom>
                    <a:ln>
                      <a:noFill/>
                    </a:ln>
                    <a:extLst>
                      <a:ext uri="{53640926-AAD7-44D8-BBD7-CCE9431645EC}">
                        <a14:shadowObscured xmlns:a14="http://schemas.microsoft.com/office/drawing/2010/main"/>
                      </a:ext>
                    </a:extLst>
                  </pic:spPr>
                </pic:pic>
              </a:graphicData>
            </a:graphic>
          </wp:inline>
        </w:drawing>
      </w:r>
    </w:p>
    <w:p w:rsidR="001E5505" w:rsidRPr="00A5746B" w:rsidRDefault="001E5505" w:rsidP="001E5505">
      <w:pPr>
        <w:pStyle w:val="aff9"/>
        <w:jc w:val="center"/>
        <w:rPr>
          <w:rFonts w:eastAsia="Times New Roman"/>
          <w:szCs w:val="24"/>
          <w:lang w:eastAsia="ru-RU"/>
        </w:rPr>
      </w:pPr>
      <w:r w:rsidRPr="00A5746B">
        <w:t xml:space="preserve">Рисунок </w:t>
      </w:r>
      <w:fldSimple w:instr=" SEQ Рисунок \* ARABIC ">
        <w:r w:rsidR="00A5746B" w:rsidRPr="00A5746B">
          <w:rPr>
            <w:noProof/>
          </w:rPr>
          <w:t>17</w:t>
        </w:r>
      </w:fldSimple>
      <w:r w:rsidRPr="00A5746B">
        <w:t xml:space="preserve"> - </w:t>
      </w:r>
      <w:r w:rsidRPr="00A5746B">
        <w:rPr>
          <w:rFonts w:eastAsia="Times New Roman"/>
          <w:szCs w:val="24"/>
          <w:lang w:eastAsia="ru-RU"/>
        </w:rPr>
        <w:t>Пьезометрический график тепловой сети от котельной (п.Яр, ул. Советская, 1</w:t>
      </w:r>
      <w:r w:rsidR="00035799" w:rsidRPr="00A5746B">
        <w:rPr>
          <w:rFonts w:eastAsia="Times New Roman"/>
          <w:szCs w:val="24"/>
          <w:lang w:eastAsia="ru-RU"/>
        </w:rPr>
        <w:t>) до определяющего потребителя – Жилой дом (п. Яр. ул. Больничная, 1а)</w:t>
      </w:r>
    </w:p>
    <w:p w:rsidR="00035799" w:rsidRPr="00A5746B" w:rsidRDefault="00035799" w:rsidP="00035799">
      <w:pPr>
        <w:rPr>
          <w:lang w:eastAsia="ru-RU"/>
        </w:rPr>
      </w:pPr>
      <w:r w:rsidRPr="00A5746B">
        <w:rPr>
          <w:noProof/>
          <w:lang w:eastAsia="ru-RU"/>
        </w:rPr>
        <w:lastRenderedPageBreak/>
        <w:drawing>
          <wp:inline distT="0" distB="0" distL="0" distR="0" wp14:anchorId="37191CB0" wp14:editId="596E6553">
            <wp:extent cx="9522128" cy="4255008"/>
            <wp:effectExtent l="0" t="0" r="3175"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8"/>
                    <a:srcRect l="5348" t="11484" r="3358" b="30812"/>
                    <a:stretch/>
                  </pic:blipFill>
                  <pic:spPr bwMode="auto">
                    <a:xfrm>
                      <a:off x="0" y="0"/>
                      <a:ext cx="9516016" cy="4252277"/>
                    </a:xfrm>
                    <a:prstGeom prst="rect">
                      <a:avLst/>
                    </a:prstGeom>
                    <a:ln>
                      <a:noFill/>
                    </a:ln>
                    <a:extLst>
                      <a:ext uri="{53640926-AAD7-44D8-BBD7-CCE9431645EC}">
                        <a14:shadowObscured xmlns:a14="http://schemas.microsoft.com/office/drawing/2010/main"/>
                      </a:ext>
                    </a:extLst>
                  </pic:spPr>
                </pic:pic>
              </a:graphicData>
            </a:graphic>
          </wp:inline>
        </w:drawing>
      </w:r>
    </w:p>
    <w:p w:rsidR="001E5505" w:rsidRPr="00A5746B" w:rsidRDefault="001E5505" w:rsidP="001E5505">
      <w:pPr>
        <w:pStyle w:val="aff9"/>
        <w:jc w:val="center"/>
        <w:rPr>
          <w:rFonts w:eastAsia="Times New Roman"/>
          <w:szCs w:val="24"/>
          <w:lang w:eastAsia="ru-RU"/>
        </w:rPr>
      </w:pPr>
      <w:r w:rsidRPr="00A5746B">
        <w:t xml:space="preserve">Рисунок </w:t>
      </w:r>
      <w:fldSimple w:instr=" SEQ Рисунок \* ARABIC ">
        <w:r w:rsidR="00A5746B" w:rsidRPr="00A5746B">
          <w:rPr>
            <w:noProof/>
          </w:rPr>
          <w:t>18</w:t>
        </w:r>
      </w:fldSimple>
      <w:r w:rsidRPr="00A5746B">
        <w:t xml:space="preserve"> - </w:t>
      </w:r>
      <w:r w:rsidRPr="00A5746B">
        <w:rPr>
          <w:rFonts w:eastAsia="Times New Roman"/>
          <w:szCs w:val="24"/>
          <w:lang w:eastAsia="ru-RU"/>
        </w:rPr>
        <w:t>Пьезометрический график тепловой сети от котельной (с.Пудем, ул. Гагарина, 2а</w:t>
      </w:r>
      <w:r w:rsidR="00035799" w:rsidRPr="00A5746B">
        <w:rPr>
          <w:rFonts w:eastAsia="Times New Roman"/>
          <w:szCs w:val="24"/>
          <w:lang w:eastAsia="ru-RU"/>
        </w:rPr>
        <w:t>) до определяющего потребителя –</w:t>
      </w:r>
      <w:r w:rsidR="006B1287" w:rsidRPr="00A5746B">
        <w:rPr>
          <w:rFonts w:eastAsia="Times New Roman"/>
          <w:szCs w:val="24"/>
          <w:lang w:eastAsia="ru-RU"/>
        </w:rPr>
        <w:t xml:space="preserve"> Жилой дом (с. Пудем. Ул. К.Маркса, 27)</w:t>
      </w:r>
    </w:p>
    <w:p w:rsidR="00035799" w:rsidRPr="00A5746B" w:rsidRDefault="00035799" w:rsidP="00035799">
      <w:pPr>
        <w:rPr>
          <w:lang w:eastAsia="ru-RU"/>
        </w:rPr>
      </w:pPr>
      <w:r w:rsidRPr="00A5746B">
        <w:rPr>
          <w:noProof/>
          <w:lang w:eastAsia="ru-RU"/>
        </w:rPr>
        <w:lastRenderedPageBreak/>
        <w:drawing>
          <wp:inline distT="0" distB="0" distL="0" distR="0" wp14:anchorId="7B3215BD" wp14:editId="4B78E5C7">
            <wp:extent cx="9498623" cy="4267200"/>
            <wp:effectExtent l="0" t="0" r="762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9"/>
                    <a:srcRect l="4159" t="11204" r="4150" b="30532"/>
                    <a:stretch/>
                  </pic:blipFill>
                  <pic:spPr bwMode="auto">
                    <a:xfrm>
                      <a:off x="0" y="0"/>
                      <a:ext cx="9492525" cy="4264461"/>
                    </a:xfrm>
                    <a:prstGeom prst="rect">
                      <a:avLst/>
                    </a:prstGeom>
                    <a:ln>
                      <a:noFill/>
                    </a:ln>
                    <a:extLst>
                      <a:ext uri="{53640926-AAD7-44D8-BBD7-CCE9431645EC}">
                        <a14:shadowObscured xmlns:a14="http://schemas.microsoft.com/office/drawing/2010/main"/>
                      </a:ext>
                    </a:extLst>
                  </pic:spPr>
                </pic:pic>
              </a:graphicData>
            </a:graphic>
          </wp:inline>
        </w:drawing>
      </w:r>
    </w:p>
    <w:p w:rsidR="001E5505" w:rsidRPr="00A5746B" w:rsidRDefault="001E5505" w:rsidP="001E5505">
      <w:pPr>
        <w:pStyle w:val="aff9"/>
        <w:jc w:val="center"/>
        <w:rPr>
          <w:rFonts w:eastAsia="Times New Roman"/>
          <w:szCs w:val="24"/>
          <w:lang w:eastAsia="ru-RU"/>
        </w:rPr>
      </w:pPr>
      <w:r w:rsidRPr="00A5746B">
        <w:t xml:space="preserve">Рисунок </w:t>
      </w:r>
      <w:fldSimple w:instr=" SEQ Рисунок \* ARABIC ">
        <w:r w:rsidR="00A5746B" w:rsidRPr="00A5746B">
          <w:rPr>
            <w:noProof/>
          </w:rPr>
          <w:t>19</w:t>
        </w:r>
      </w:fldSimple>
      <w:r w:rsidRPr="00A5746B">
        <w:t xml:space="preserve"> - </w:t>
      </w:r>
      <w:r w:rsidRPr="00A5746B">
        <w:rPr>
          <w:rFonts w:eastAsia="Times New Roman"/>
          <w:szCs w:val="24"/>
          <w:lang w:eastAsia="ru-RU"/>
        </w:rPr>
        <w:t>Пьезометрический график тепловой сети от котельной (п.Яр, ул. Ф.Васильева, 6а</w:t>
      </w:r>
      <w:r w:rsidR="00035799" w:rsidRPr="00A5746B">
        <w:rPr>
          <w:rFonts w:eastAsia="Times New Roman"/>
          <w:szCs w:val="24"/>
          <w:lang w:eastAsia="ru-RU"/>
        </w:rPr>
        <w:t>) до определяющего потребителя –</w:t>
      </w:r>
      <w:r w:rsidR="006B1287" w:rsidRPr="00A5746B">
        <w:rPr>
          <w:rFonts w:eastAsia="Times New Roman"/>
          <w:szCs w:val="24"/>
          <w:lang w:eastAsia="ru-RU"/>
        </w:rPr>
        <w:t xml:space="preserve"> здание гаража больница (п. Яр. ул. СоветскаяЮ, 33б)</w:t>
      </w:r>
    </w:p>
    <w:p w:rsidR="00035799" w:rsidRPr="00A5746B" w:rsidRDefault="00035799" w:rsidP="00035799">
      <w:pPr>
        <w:rPr>
          <w:lang w:eastAsia="ru-RU"/>
        </w:rPr>
      </w:pPr>
      <w:r w:rsidRPr="00A5746B">
        <w:rPr>
          <w:noProof/>
          <w:lang w:eastAsia="ru-RU"/>
        </w:rPr>
        <w:lastRenderedPageBreak/>
        <w:drawing>
          <wp:inline distT="0" distB="0" distL="0" distR="0" wp14:anchorId="7813CF58" wp14:editId="2B064AD2">
            <wp:extent cx="9099759" cy="4218432"/>
            <wp:effectExtent l="0" t="0" r="635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0"/>
                    <a:srcRect l="4753" t="12045" r="5537" b="29132"/>
                    <a:stretch/>
                  </pic:blipFill>
                  <pic:spPr bwMode="auto">
                    <a:xfrm>
                      <a:off x="0" y="0"/>
                      <a:ext cx="9093920" cy="4215725"/>
                    </a:xfrm>
                    <a:prstGeom prst="rect">
                      <a:avLst/>
                    </a:prstGeom>
                    <a:ln>
                      <a:noFill/>
                    </a:ln>
                    <a:extLst>
                      <a:ext uri="{53640926-AAD7-44D8-BBD7-CCE9431645EC}">
                        <a14:shadowObscured xmlns:a14="http://schemas.microsoft.com/office/drawing/2010/main"/>
                      </a:ext>
                    </a:extLst>
                  </pic:spPr>
                </pic:pic>
              </a:graphicData>
            </a:graphic>
          </wp:inline>
        </w:drawing>
      </w:r>
    </w:p>
    <w:p w:rsidR="001E5505" w:rsidRPr="00A5746B" w:rsidRDefault="001E5505" w:rsidP="001E5505">
      <w:pPr>
        <w:pStyle w:val="aff9"/>
        <w:jc w:val="center"/>
        <w:rPr>
          <w:rFonts w:eastAsia="Times New Roman"/>
          <w:szCs w:val="24"/>
          <w:lang w:eastAsia="ru-RU"/>
        </w:rPr>
      </w:pPr>
      <w:r w:rsidRPr="00A5746B">
        <w:t xml:space="preserve">Рисунок </w:t>
      </w:r>
      <w:fldSimple w:instr=" SEQ Рисунок \* ARABIC ">
        <w:r w:rsidR="00A5746B" w:rsidRPr="00A5746B">
          <w:rPr>
            <w:noProof/>
          </w:rPr>
          <w:t>20</w:t>
        </w:r>
      </w:fldSimple>
      <w:r w:rsidRPr="00A5746B">
        <w:t xml:space="preserve"> - </w:t>
      </w:r>
      <w:r w:rsidRPr="00A5746B">
        <w:rPr>
          <w:rFonts w:eastAsia="Times New Roman"/>
          <w:szCs w:val="24"/>
          <w:lang w:eastAsia="ru-RU"/>
        </w:rPr>
        <w:t>Пьезометрический график тепловой сети от котельной (п.Яр, ул. Ф.Васильева, 29а</w:t>
      </w:r>
      <w:r w:rsidR="00035799" w:rsidRPr="00A5746B">
        <w:rPr>
          <w:rFonts w:eastAsia="Times New Roman"/>
          <w:szCs w:val="24"/>
          <w:lang w:eastAsia="ru-RU"/>
        </w:rPr>
        <w:t>) до определяющего потребителя –</w:t>
      </w:r>
      <w:r w:rsidR="006B1287" w:rsidRPr="00A5746B">
        <w:rPr>
          <w:rFonts w:eastAsia="Times New Roman"/>
          <w:szCs w:val="24"/>
          <w:lang w:eastAsia="ru-RU"/>
        </w:rPr>
        <w:t xml:space="preserve"> здание детского сада (п. Яр. ул. Колхозная, 34)</w:t>
      </w:r>
    </w:p>
    <w:p w:rsidR="00035799" w:rsidRPr="00A5746B" w:rsidRDefault="00035799" w:rsidP="00035799">
      <w:pPr>
        <w:rPr>
          <w:lang w:eastAsia="ru-RU"/>
        </w:rPr>
      </w:pPr>
      <w:r w:rsidRPr="00A5746B">
        <w:rPr>
          <w:noProof/>
          <w:lang w:eastAsia="ru-RU"/>
        </w:rPr>
        <w:lastRenderedPageBreak/>
        <w:drawing>
          <wp:inline distT="0" distB="0" distL="0" distR="0" wp14:anchorId="2B712AD7" wp14:editId="2F8537B3">
            <wp:extent cx="9399284" cy="4303776"/>
            <wp:effectExtent l="0" t="0" r="0" b="190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1"/>
                    <a:srcRect l="4554" t="12045" r="3755" b="28571"/>
                    <a:stretch/>
                  </pic:blipFill>
                  <pic:spPr bwMode="auto">
                    <a:xfrm>
                      <a:off x="0" y="0"/>
                      <a:ext cx="9393251" cy="4301014"/>
                    </a:xfrm>
                    <a:prstGeom prst="rect">
                      <a:avLst/>
                    </a:prstGeom>
                    <a:ln>
                      <a:noFill/>
                    </a:ln>
                    <a:extLst>
                      <a:ext uri="{53640926-AAD7-44D8-BBD7-CCE9431645EC}">
                        <a14:shadowObscured xmlns:a14="http://schemas.microsoft.com/office/drawing/2010/main"/>
                      </a:ext>
                    </a:extLst>
                  </pic:spPr>
                </pic:pic>
              </a:graphicData>
            </a:graphic>
          </wp:inline>
        </w:drawing>
      </w:r>
    </w:p>
    <w:p w:rsidR="001E5505" w:rsidRPr="00A5746B" w:rsidRDefault="001E5505" w:rsidP="001E5505">
      <w:pPr>
        <w:pStyle w:val="aff9"/>
        <w:jc w:val="center"/>
        <w:rPr>
          <w:rFonts w:eastAsia="Times New Roman"/>
          <w:szCs w:val="24"/>
          <w:lang w:eastAsia="ru-RU"/>
        </w:rPr>
      </w:pPr>
      <w:r w:rsidRPr="00A5746B">
        <w:t xml:space="preserve">Рисунок </w:t>
      </w:r>
      <w:fldSimple w:instr=" SEQ Рисунок \* ARABIC ">
        <w:r w:rsidR="00A5746B" w:rsidRPr="00A5746B">
          <w:rPr>
            <w:noProof/>
          </w:rPr>
          <w:t>21</w:t>
        </w:r>
      </w:fldSimple>
      <w:r w:rsidRPr="00A5746B">
        <w:t xml:space="preserve"> - </w:t>
      </w:r>
      <w:r w:rsidRPr="00A5746B">
        <w:rPr>
          <w:rFonts w:eastAsia="Times New Roman"/>
          <w:szCs w:val="24"/>
          <w:lang w:eastAsia="ru-RU"/>
        </w:rPr>
        <w:t>Пьезометрический график тепловой сети от котельной (д.Зюино, ул. Школьная, 77а</w:t>
      </w:r>
      <w:r w:rsidR="00035799" w:rsidRPr="00A5746B">
        <w:rPr>
          <w:rFonts w:eastAsia="Times New Roman"/>
          <w:szCs w:val="24"/>
          <w:lang w:eastAsia="ru-RU"/>
        </w:rPr>
        <w:t>) до определяющего потребителя –</w:t>
      </w:r>
      <w:r w:rsidR="006B1287" w:rsidRPr="00A5746B">
        <w:rPr>
          <w:rFonts w:eastAsia="Times New Roman"/>
          <w:szCs w:val="24"/>
          <w:lang w:eastAsia="ru-RU"/>
        </w:rPr>
        <w:t xml:space="preserve"> Жилой дом (д. Зюино, ул. Школьная, 77)</w:t>
      </w:r>
    </w:p>
    <w:p w:rsidR="00035799" w:rsidRPr="00A5746B" w:rsidRDefault="00035799" w:rsidP="00035799">
      <w:pPr>
        <w:rPr>
          <w:lang w:eastAsia="ru-RU"/>
        </w:rPr>
      </w:pPr>
      <w:r w:rsidRPr="00A5746B">
        <w:rPr>
          <w:noProof/>
          <w:lang w:eastAsia="ru-RU"/>
        </w:rPr>
        <w:lastRenderedPageBreak/>
        <w:drawing>
          <wp:inline distT="0" distB="0" distL="0" distR="0" wp14:anchorId="24B68D58" wp14:editId="0A592F1B">
            <wp:extent cx="9456411" cy="4279392"/>
            <wp:effectExtent l="0" t="0" r="0" b="6985"/>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2"/>
                    <a:srcRect l="5941" t="11765" r="4349" b="30812"/>
                    <a:stretch/>
                  </pic:blipFill>
                  <pic:spPr bwMode="auto">
                    <a:xfrm>
                      <a:off x="0" y="0"/>
                      <a:ext cx="9450342" cy="4276646"/>
                    </a:xfrm>
                    <a:prstGeom prst="rect">
                      <a:avLst/>
                    </a:prstGeom>
                    <a:ln>
                      <a:noFill/>
                    </a:ln>
                    <a:extLst>
                      <a:ext uri="{53640926-AAD7-44D8-BBD7-CCE9431645EC}">
                        <a14:shadowObscured xmlns:a14="http://schemas.microsoft.com/office/drawing/2010/main"/>
                      </a:ext>
                    </a:extLst>
                  </pic:spPr>
                </pic:pic>
              </a:graphicData>
            </a:graphic>
          </wp:inline>
        </w:drawing>
      </w:r>
    </w:p>
    <w:p w:rsidR="001E5505" w:rsidRPr="00A5746B" w:rsidRDefault="001E5505" w:rsidP="001E5505">
      <w:pPr>
        <w:pStyle w:val="aff9"/>
        <w:jc w:val="center"/>
        <w:rPr>
          <w:rFonts w:eastAsia="Times New Roman"/>
          <w:szCs w:val="24"/>
          <w:lang w:eastAsia="ru-RU"/>
        </w:rPr>
      </w:pPr>
      <w:r w:rsidRPr="00A5746B">
        <w:t xml:space="preserve">Рисунок </w:t>
      </w:r>
      <w:fldSimple w:instr=" SEQ Рисунок \* ARABIC ">
        <w:r w:rsidR="00A5746B" w:rsidRPr="00A5746B">
          <w:rPr>
            <w:noProof/>
          </w:rPr>
          <w:t>22</w:t>
        </w:r>
      </w:fldSimple>
      <w:r w:rsidRPr="00A5746B">
        <w:t xml:space="preserve"> - </w:t>
      </w:r>
      <w:r w:rsidRPr="00A5746B">
        <w:rPr>
          <w:rFonts w:eastAsia="Times New Roman"/>
          <w:szCs w:val="24"/>
          <w:lang w:eastAsia="ru-RU"/>
        </w:rPr>
        <w:t>Пьезометрический график тепловой сети от котельной (д.Бачумово, ул. Школьная, 17а</w:t>
      </w:r>
      <w:r w:rsidR="00035799" w:rsidRPr="00A5746B">
        <w:rPr>
          <w:rFonts w:eastAsia="Times New Roman"/>
          <w:szCs w:val="24"/>
          <w:lang w:eastAsia="ru-RU"/>
        </w:rPr>
        <w:t xml:space="preserve">) до определяющего потребителя </w:t>
      </w:r>
      <w:r w:rsidR="006B1287" w:rsidRPr="00A5746B">
        <w:rPr>
          <w:rFonts w:eastAsia="Times New Roman"/>
          <w:szCs w:val="24"/>
          <w:lang w:eastAsia="ru-RU"/>
        </w:rPr>
        <w:t>(д. Бачумово, ул. Школьная, 27)</w:t>
      </w:r>
    </w:p>
    <w:p w:rsidR="00035799" w:rsidRPr="00A5746B" w:rsidRDefault="00035799" w:rsidP="00035799">
      <w:pPr>
        <w:rPr>
          <w:lang w:eastAsia="ru-RU"/>
        </w:rPr>
      </w:pPr>
      <w:r w:rsidRPr="00A5746B">
        <w:rPr>
          <w:noProof/>
          <w:lang w:eastAsia="ru-RU"/>
        </w:rPr>
        <w:lastRenderedPageBreak/>
        <w:drawing>
          <wp:inline distT="0" distB="0" distL="0" distR="0" wp14:anchorId="1A70D2E3" wp14:editId="75570B27">
            <wp:extent cx="9311569" cy="4498848"/>
            <wp:effectExtent l="0" t="0" r="4445"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3"/>
                    <a:srcRect l="6734" t="10924" r="5140" b="28852"/>
                    <a:stretch/>
                  </pic:blipFill>
                  <pic:spPr bwMode="auto">
                    <a:xfrm>
                      <a:off x="0" y="0"/>
                      <a:ext cx="9305591" cy="4495960"/>
                    </a:xfrm>
                    <a:prstGeom prst="rect">
                      <a:avLst/>
                    </a:prstGeom>
                    <a:ln>
                      <a:noFill/>
                    </a:ln>
                    <a:extLst>
                      <a:ext uri="{53640926-AAD7-44D8-BBD7-CCE9431645EC}">
                        <a14:shadowObscured xmlns:a14="http://schemas.microsoft.com/office/drawing/2010/main"/>
                      </a:ext>
                    </a:extLst>
                  </pic:spPr>
                </pic:pic>
              </a:graphicData>
            </a:graphic>
          </wp:inline>
        </w:drawing>
      </w:r>
    </w:p>
    <w:p w:rsidR="001E5505" w:rsidRPr="00A5746B" w:rsidRDefault="001E5505" w:rsidP="001E5505">
      <w:pPr>
        <w:pStyle w:val="aff9"/>
        <w:jc w:val="center"/>
        <w:rPr>
          <w:rFonts w:eastAsia="Times New Roman"/>
          <w:szCs w:val="24"/>
          <w:lang w:eastAsia="ru-RU"/>
        </w:rPr>
      </w:pPr>
      <w:r w:rsidRPr="00A5746B">
        <w:t xml:space="preserve">Рисунок </w:t>
      </w:r>
      <w:fldSimple w:instr=" SEQ Рисунок \* ARABIC ">
        <w:r w:rsidR="00A5746B" w:rsidRPr="00A5746B">
          <w:rPr>
            <w:noProof/>
          </w:rPr>
          <w:t>23</w:t>
        </w:r>
      </w:fldSimple>
      <w:r w:rsidRPr="00A5746B">
        <w:t xml:space="preserve"> - </w:t>
      </w:r>
      <w:r w:rsidRPr="00A5746B">
        <w:rPr>
          <w:rFonts w:eastAsia="Times New Roman"/>
          <w:szCs w:val="24"/>
          <w:lang w:eastAsia="ru-RU"/>
        </w:rPr>
        <w:t>Пьезометрический график тепловой сети от котельной (д. Ворца, ул. Чапаевская, 66</w:t>
      </w:r>
      <w:r w:rsidR="00035799" w:rsidRPr="00A5746B">
        <w:rPr>
          <w:rFonts w:eastAsia="Times New Roman"/>
          <w:szCs w:val="24"/>
          <w:lang w:eastAsia="ru-RU"/>
        </w:rPr>
        <w:t>) до определяющего потребителя –</w:t>
      </w:r>
      <w:r w:rsidR="006B1287" w:rsidRPr="00A5746B">
        <w:rPr>
          <w:rFonts w:eastAsia="Times New Roman"/>
          <w:szCs w:val="24"/>
          <w:lang w:eastAsia="ru-RU"/>
        </w:rPr>
        <w:t xml:space="preserve"> магазина (д. Ворца, ул.Советская,17)</w:t>
      </w:r>
    </w:p>
    <w:p w:rsidR="00035799" w:rsidRPr="00A5746B" w:rsidRDefault="00035799" w:rsidP="00035799">
      <w:pPr>
        <w:rPr>
          <w:lang w:eastAsia="ru-RU"/>
        </w:rPr>
      </w:pPr>
      <w:r w:rsidRPr="00A5746B">
        <w:rPr>
          <w:noProof/>
          <w:lang w:eastAsia="ru-RU"/>
        </w:rPr>
        <w:lastRenderedPageBreak/>
        <w:drawing>
          <wp:inline distT="0" distB="0" distL="0" distR="0" wp14:anchorId="2753DC51" wp14:editId="5737E0B9">
            <wp:extent cx="9765034" cy="4352544"/>
            <wp:effectExtent l="0" t="0" r="762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4"/>
                    <a:srcRect l="7326" t="10923" r="6923" b="35015"/>
                    <a:stretch/>
                  </pic:blipFill>
                  <pic:spPr bwMode="auto">
                    <a:xfrm>
                      <a:off x="0" y="0"/>
                      <a:ext cx="9758765" cy="4349750"/>
                    </a:xfrm>
                    <a:prstGeom prst="rect">
                      <a:avLst/>
                    </a:prstGeom>
                    <a:ln>
                      <a:noFill/>
                    </a:ln>
                    <a:extLst>
                      <a:ext uri="{53640926-AAD7-44D8-BBD7-CCE9431645EC}">
                        <a14:shadowObscured xmlns:a14="http://schemas.microsoft.com/office/drawing/2010/main"/>
                      </a:ext>
                    </a:extLst>
                  </pic:spPr>
                </pic:pic>
              </a:graphicData>
            </a:graphic>
          </wp:inline>
        </w:drawing>
      </w:r>
    </w:p>
    <w:p w:rsidR="001E5505" w:rsidRPr="00A5746B" w:rsidRDefault="001E5505" w:rsidP="001E5505">
      <w:pPr>
        <w:pStyle w:val="aff9"/>
        <w:jc w:val="center"/>
        <w:rPr>
          <w:rFonts w:eastAsia="Times New Roman"/>
          <w:szCs w:val="24"/>
          <w:lang w:eastAsia="ru-RU"/>
        </w:rPr>
      </w:pPr>
      <w:r w:rsidRPr="00A5746B">
        <w:t xml:space="preserve">Рисунок </w:t>
      </w:r>
      <w:fldSimple w:instr=" SEQ Рисунок \* ARABIC ">
        <w:r w:rsidR="00A5746B" w:rsidRPr="00A5746B">
          <w:rPr>
            <w:noProof/>
          </w:rPr>
          <w:t>24</w:t>
        </w:r>
      </w:fldSimple>
      <w:r w:rsidRPr="00A5746B">
        <w:t xml:space="preserve"> - </w:t>
      </w:r>
      <w:r w:rsidRPr="00A5746B">
        <w:rPr>
          <w:rFonts w:eastAsia="Times New Roman"/>
          <w:szCs w:val="24"/>
          <w:lang w:eastAsia="ru-RU"/>
        </w:rPr>
        <w:t>Пьезометрический график тепловой сети от котельной (с.Укан, ул. Советская, 15б</w:t>
      </w:r>
      <w:r w:rsidR="00035799" w:rsidRPr="00A5746B">
        <w:rPr>
          <w:rFonts w:eastAsia="Times New Roman"/>
          <w:szCs w:val="24"/>
          <w:lang w:eastAsia="ru-RU"/>
        </w:rPr>
        <w:t>) до определяющего потребителя –</w:t>
      </w:r>
      <w:r w:rsidR="006B1287" w:rsidRPr="00A5746B">
        <w:rPr>
          <w:rFonts w:eastAsia="Times New Roman"/>
          <w:szCs w:val="24"/>
          <w:lang w:eastAsia="ru-RU"/>
        </w:rPr>
        <w:t>ФАП (с. Укан, ул. Школьная. 32а)</w:t>
      </w:r>
    </w:p>
    <w:p w:rsidR="00035799" w:rsidRPr="00A5746B" w:rsidRDefault="00035799" w:rsidP="00035799">
      <w:pPr>
        <w:rPr>
          <w:lang w:eastAsia="ru-RU"/>
        </w:rPr>
      </w:pPr>
      <w:r w:rsidRPr="00A5746B">
        <w:rPr>
          <w:noProof/>
          <w:lang w:eastAsia="ru-RU"/>
        </w:rPr>
        <w:lastRenderedPageBreak/>
        <w:drawing>
          <wp:inline distT="0" distB="0" distL="0" distR="0" wp14:anchorId="15B4F61F" wp14:editId="5A52BFBA">
            <wp:extent cx="9569947" cy="4340352"/>
            <wp:effectExtent l="0" t="0" r="0" b="3175"/>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5"/>
                    <a:srcRect l="5941" t="10924" r="4546" b="31653"/>
                    <a:stretch/>
                  </pic:blipFill>
                  <pic:spPr bwMode="auto">
                    <a:xfrm>
                      <a:off x="0" y="0"/>
                      <a:ext cx="9563803" cy="4337565"/>
                    </a:xfrm>
                    <a:prstGeom prst="rect">
                      <a:avLst/>
                    </a:prstGeom>
                    <a:ln>
                      <a:noFill/>
                    </a:ln>
                    <a:extLst>
                      <a:ext uri="{53640926-AAD7-44D8-BBD7-CCE9431645EC}">
                        <a14:shadowObscured xmlns:a14="http://schemas.microsoft.com/office/drawing/2010/main"/>
                      </a:ext>
                    </a:extLst>
                  </pic:spPr>
                </pic:pic>
              </a:graphicData>
            </a:graphic>
          </wp:inline>
        </w:drawing>
      </w:r>
    </w:p>
    <w:p w:rsidR="001E5505" w:rsidRPr="00A5746B" w:rsidRDefault="001E5505" w:rsidP="001E5505">
      <w:pPr>
        <w:pStyle w:val="aff9"/>
        <w:jc w:val="center"/>
        <w:rPr>
          <w:rFonts w:eastAsia="Times New Roman"/>
          <w:szCs w:val="24"/>
          <w:lang w:eastAsia="ru-RU"/>
        </w:rPr>
      </w:pPr>
      <w:r w:rsidRPr="00A5746B">
        <w:t xml:space="preserve">Рисунок </w:t>
      </w:r>
      <w:fldSimple w:instr=" SEQ Рисунок \* ARABIC ">
        <w:r w:rsidR="00A5746B" w:rsidRPr="00A5746B">
          <w:rPr>
            <w:noProof/>
          </w:rPr>
          <w:t>25</w:t>
        </w:r>
      </w:fldSimple>
      <w:r w:rsidRPr="00A5746B">
        <w:t xml:space="preserve"> - </w:t>
      </w:r>
      <w:r w:rsidRPr="00A5746B">
        <w:rPr>
          <w:rFonts w:eastAsia="Times New Roman"/>
          <w:szCs w:val="24"/>
          <w:lang w:eastAsia="ru-RU"/>
        </w:rPr>
        <w:t>Пьезометрический график тепловой сети от котельной (п. Яр, ул. Ворошилова, 10ж</w:t>
      </w:r>
      <w:r w:rsidR="00035799" w:rsidRPr="00A5746B">
        <w:rPr>
          <w:rFonts w:eastAsia="Times New Roman"/>
          <w:szCs w:val="24"/>
          <w:lang w:eastAsia="ru-RU"/>
        </w:rPr>
        <w:t>) до определяющего потребителя –</w:t>
      </w:r>
      <w:r w:rsidR="006B1287" w:rsidRPr="00A5746B">
        <w:rPr>
          <w:rFonts w:eastAsia="Times New Roman"/>
          <w:szCs w:val="24"/>
          <w:lang w:eastAsia="ru-RU"/>
        </w:rPr>
        <w:t xml:space="preserve"> кафе (п. Яр, ул. Советская)</w:t>
      </w:r>
    </w:p>
    <w:p w:rsidR="00035799" w:rsidRPr="00A5746B" w:rsidRDefault="00035799" w:rsidP="00035799">
      <w:pPr>
        <w:rPr>
          <w:lang w:eastAsia="ru-RU"/>
        </w:rPr>
      </w:pPr>
      <w:r w:rsidRPr="00A5746B">
        <w:rPr>
          <w:noProof/>
          <w:lang w:eastAsia="ru-RU"/>
        </w:rPr>
        <w:lastRenderedPageBreak/>
        <w:drawing>
          <wp:inline distT="0" distB="0" distL="0" distR="0" wp14:anchorId="339232D0" wp14:editId="0AB43327">
            <wp:extent cx="9688901" cy="4303776"/>
            <wp:effectExtent l="0" t="0" r="7620" b="1905"/>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6"/>
                    <a:srcRect l="6338" t="11204" r="4762" b="32940"/>
                    <a:stretch/>
                  </pic:blipFill>
                  <pic:spPr bwMode="auto">
                    <a:xfrm>
                      <a:off x="0" y="0"/>
                      <a:ext cx="9702367" cy="4309757"/>
                    </a:xfrm>
                    <a:prstGeom prst="rect">
                      <a:avLst/>
                    </a:prstGeom>
                    <a:ln>
                      <a:noFill/>
                    </a:ln>
                    <a:extLst>
                      <a:ext uri="{53640926-AAD7-44D8-BBD7-CCE9431645EC}">
                        <a14:shadowObscured xmlns:a14="http://schemas.microsoft.com/office/drawing/2010/main"/>
                      </a:ext>
                    </a:extLst>
                  </pic:spPr>
                </pic:pic>
              </a:graphicData>
            </a:graphic>
          </wp:inline>
        </w:drawing>
      </w:r>
    </w:p>
    <w:p w:rsidR="001E5505" w:rsidRPr="00A5746B" w:rsidRDefault="001E5505" w:rsidP="001E5505">
      <w:pPr>
        <w:pStyle w:val="aff9"/>
        <w:jc w:val="center"/>
        <w:rPr>
          <w:rFonts w:eastAsia="Times New Roman"/>
          <w:szCs w:val="24"/>
          <w:lang w:eastAsia="ru-RU"/>
        </w:rPr>
      </w:pPr>
      <w:r w:rsidRPr="00A5746B">
        <w:t xml:space="preserve">Рисунок </w:t>
      </w:r>
      <w:fldSimple w:instr=" SEQ Рисунок \* ARABIC ">
        <w:r w:rsidR="00A5746B" w:rsidRPr="00A5746B">
          <w:rPr>
            <w:noProof/>
          </w:rPr>
          <w:t>26</w:t>
        </w:r>
      </w:fldSimple>
      <w:r w:rsidRPr="00A5746B">
        <w:t xml:space="preserve"> - </w:t>
      </w:r>
      <w:r w:rsidRPr="00A5746B">
        <w:rPr>
          <w:rFonts w:eastAsia="Times New Roman"/>
          <w:szCs w:val="24"/>
          <w:lang w:eastAsia="ru-RU"/>
        </w:rPr>
        <w:t>Пьезометрический график тепловой сети от котельной (д.Бармашур, ул. Советская, 42а</w:t>
      </w:r>
      <w:r w:rsidR="00035799" w:rsidRPr="00A5746B">
        <w:rPr>
          <w:rFonts w:eastAsia="Times New Roman"/>
          <w:szCs w:val="24"/>
          <w:lang w:eastAsia="ru-RU"/>
        </w:rPr>
        <w:t xml:space="preserve">) до определяющего потребителя </w:t>
      </w:r>
      <w:r w:rsidR="006B1287" w:rsidRPr="00A5746B">
        <w:rPr>
          <w:rFonts w:eastAsia="Times New Roman"/>
          <w:szCs w:val="24"/>
          <w:lang w:eastAsia="ru-RU"/>
        </w:rPr>
        <w:t>(д.Бармашур, ул.Советская, 33)</w:t>
      </w:r>
    </w:p>
    <w:p w:rsidR="00035799" w:rsidRPr="00A5746B" w:rsidRDefault="00035799" w:rsidP="00035799">
      <w:pPr>
        <w:rPr>
          <w:lang w:eastAsia="ru-RU"/>
        </w:rPr>
      </w:pPr>
      <w:r w:rsidRPr="00A5746B">
        <w:rPr>
          <w:noProof/>
          <w:lang w:eastAsia="ru-RU"/>
        </w:rPr>
        <w:lastRenderedPageBreak/>
        <w:drawing>
          <wp:inline distT="0" distB="0" distL="0" distR="0" wp14:anchorId="3E1B0DA0" wp14:editId="2EE67E48">
            <wp:extent cx="9209463" cy="4145280"/>
            <wp:effectExtent l="0" t="0" r="0" b="762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7"/>
                    <a:srcRect l="4951" t="12045" r="5735" b="31093"/>
                    <a:stretch/>
                  </pic:blipFill>
                  <pic:spPr bwMode="auto">
                    <a:xfrm>
                      <a:off x="0" y="0"/>
                      <a:ext cx="9203554" cy="4142620"/>
                    </a:xfrm>
                    <a:prstGeom prst="rect">
                      <a:avLst/>
                    </a:prstGeom>
                    <a:ln>
                      <a:noFill/>
                    </a:ln>
                    <a:extLst>
                      <a:ext uri="{53640926-AAD7-44D8-BBD7-CCE9431645EC}">
                        <a14:shadowObscured xmlns:a14="http://schemas.microsoft.com/office/drawing/2010/main"/>
                      </a:ext>
                    </a:extLst>
                  </pic:spPr>
                </pic:pic>
              </a:graphicData>
            </a:graphic>
          </wp:inline>
        </w:drawing>
      </w:r>
    </w:p>
    <w:p w:rsidR="001E5505" w:rsidRPr="00A5746B" w:rsidRDefault="001E5505" w:rsidP="001E5505">
      <w:pPr>
        <w:pStyle w:val="aff9"/>
        <w:jc w:val="center"/>
        <w:rPr>
          <w:rFonts w:eastAsia="Times New Roman"/>
          <w:szCs w:val="24"/>
          <w:lang w:eastAsia="ru-RU"/>
        </w:rPr>
      </w:pPr>
      <w:r w:rsidRPr="00A5746B">
        <w:t xml:space="preserve">Рисунок </w:t>
      </w:r>
      <w:fldSimple w:instr=" SEQ Рисунок \* ARABIC ">
        <w:r w:rsidR="00A5746B" w:rsidRPr="00A5746B">
          <w:rPr>
            <w:noProof/>
          </w:rPr>
          <w:t>27</w:t>
        </w:r>
      </w:fldSimple>
      <w:r w:rsidRPr="00A5746B">
        <w:t xml:space="preserve"> - </w:t>
      </w:r>
      <w:r w:rsidRPr="00A5746B">
        <w:rPr>
          <w:rFonts w:eastAsia="Times New Roman"/>
          <w:szCs w:val="24"/>
          <w:lang w:eastAsia="ru-RU"/>
        </w:rPr>
        <w:t>Пьезометрический график тепловой сети от котельной (с.Пудем, ул. Горького, 49а, А</w:t>
      </w:r>
      <w:r w:rsidR="00035799" w:rsidRPr="00A5746B">
        <w:rPr>
          <w:rFonts w:eastAsia="Times New Roman"/>
          <w:szCs w:val="24"/>
          <w:lang w:eastAsia="ru-RU"/>
        </w:rPr>
        <w:t>) до определяющего потребителя –</w:t>
      </w:r>
      <w:r w:rsidR="006B1287" w:rsidRPr="00A5746B">
        <w:rPr>
          <w:rFonts w:eastAsia="Times New Roman"/>
          <w:szCs w:val="24"/>
          <w:lang w:eastAsia="ru-RU"/>
        </w:rPr>
        <w:t xml:space="preserve"> больницы (с. Пудем, ул. Горького, 49)</w:t>
      </w:r>
    </w:p>
    <w:p w:rsidR="00035799" w:rsidRPr="00A5746B" w:rsidRDefault="00035799" w:rsidP="00035799">
      <w:pPr>
        <w:rPr>
          <w:lang w:eastAsia="ru-RU"/>
        </w:rPr>
      </w:pPr>
      <w:r w:rsidRPr="00A5746B">
        <w:rPr>
          <w:noProof/>
          <w:lang w:eastAsia="ru-RU"/>
        </w:rPr>
        <w:lastRenderedPageBreak/>
        <w:drawing>
          <wp:inline distT="0" distB="0" distL="0" distR="0" wp14:anchorId="5B874AC0" wp14:editId="704B833C">
            <wp:extent cx="9313497" cy="4242816"/>
            <wp:effectExtent l="0" t="0" r="2540" b="5715"/>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8"/>
                    <a:srcRect l="4357" t="11204" r="6526" b="31373"/>
                    <a:stretch/>
                  </pic:blipFill>
                  <pic:spPr bwMode="auto">
                    <a:xfrm>
                      <a:off x="0" y="0"/>
                      <a:ext cx="9307520" cy="4240093"/>
                    </a:xfrm>
                    <a:prstGeom prst="rect">
                      <a:avLst/>
                    </a:prstGeom>
                    <a:ln>
                      <a:noFill/>
                    </a:ln>
                    <a:extLst>
                      <a:ext uri="{53640926-AAD7-44D8-BBD7-CCE9431645EC}">
                        <a14:shadowObscured xmlns:a14="http://schemas.microsoft.com/office/drawing/2010/main"/>
                      </a:ext>
                    </a:extLst>
                  </pic:spPr>
                </pic:pic>
              </a:graphicData>
            </a:graphic>
          </wp:inline>
        </w:drawing>
      </w:r>
    </w:p>
    <w:p w:rsidR="001E5505" w:rsidRPr="00A5746B" w:rsidRDefault="001E5505" w:rsidP="001E5505">
      <w:pPr>
        <w:pStyle w:val="aff9"/>
        <w:jc w:val="center"/>
        <w:rPr>
          <w:rFonts w:eastAsia="Times New Roman"/>
          <w:szCs w:val="24"/>
          <w:lang w:eastAsia="ru-RU"/>
        </w:rPr>
      </w:pPr>
      <w:r w:rsidRPr="00A5746B">
        <w:t xml:space="preserve">Рисунок </w:t>
      </w:r>
      <w:fldSimple w:instr=" SEQ Рисунок \* ARABIC ">
        <w:r w:rsidR="00A5746B" w:rsidRPr="00A5746B">
          <w:rPr>
            <w:noProof/>
          </w:rPr>
          <w:t>28</w:t>
        </w:r>
      </w:fldSimple>
      <w:r w:rsidRPr="00A5746B">
        <w:t xml:space="preserve"> - </w:t>
      </w:r>
      <w:r w:rsidRPr="00A5746B">
        <w:rPr>
          <w:rFonts w:eastAsia="Times New Roman"/>
          <w:szCs w:val="24"/>
          <w:lang w:eastAsia="ru-RU"/>
        </w:rPr>
        <w:t>Пьезометрический график тепловой сети от котельной (с.Никольское, ул. Центральная, 4</w:t>
      </w:r>
      <w:r w:rsidR="00035799" w:rsidRPr="00A5746B">
        <w:rPr>
          <w:rFonts w:eastAsia="Times New Roman"/>
          <w:szCs w:val="24"/>
          <w:lang w:eastAsia="ru-RU"/>
        </w:rPr>
        <w:t>) до определяющего потребителя –</w:t>
      </w:r>
      <w:r w:rsidR="006B1287" w:rsidRPr="00A5746B">
        <w:rPr>
          <w:rFonts w:eastAsia="Times New Roman"/>
          <w:szCs w:val="24"/>
          <w:lang w:eastAsia="ru-RU"/>
        </w:rPr>
        <w:t xml:space="preserve"> столовая (с. Никольское)</w:t>
      </w:r>
    </w:p>
    <w:p w:rsidR="00035799" w:rsidRPr="00A5746B" w:rsidRDefault="00035799" w:rsidP="00035799">
      <w:pPr>
        <w:rPr>
          <w:lang w:eastAsia="ru-RU"/>
        </w:rPr>
      </w:pPr>
      <w:r w:rsidRPr="00A5746B">
        <w:rPr>
          <w:noProof/>
          <w:lang w:eastAsia="ru-RU"/>
        </w:rPr>
        <w:lastRenderedPageBreak/>
        <w:drawing>
          <wp:inline distT="0" distB="0" distL="0" distR="0" wp14:anchorId="1BF68CAF" wp14:editId="5C7FE107">
            <wp:extent cx="9370689" cy="4267200"/>
            <wp:effectExtent l="0" t="0" r="254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9"/>
                    <a:srcRect l="5941" t="10924" r="7517" b="33334"/>
                    <a:stretch/>
                  </pic:blipFill>
                  <pic:spPr bwMode="auto">
                    <a:xfrm>
                      <a:off x="0" y="0"/>
                      <a:ext cx="9364674" cy="4264461"/>
                    </a:xfrm>
                    <a:prstGeom prst="rect">
                      <a:avLst/>
                    </a:prstGeom>
                    <a:ln>
                      <a:noFill/>
                    </a:ln>
                    <a:extLst>
                      <a:ext uri="{53640926-AAD7-44D8-BBD7-CCE9431645EC}">
                        <a14:shadowObscured xmlns:a14="http://schemas.microsoft.com/office/drawing/2010/main"/>
                      </a:ext>
                    </a:extLst>
                  </pic:spPr>
                </pic:pic>
              </a:graphicData>
            </a:graphic>
          </wp:inline>
        </w:drawing>
      </w:r>
    </w:p>
    <w:p w:rsidR="001E5505" w:rsidRPr="00A5746B" w:rsidRDefault="001E5505" w:rsidP="001E5505">
      <w:pPr>
        <w:pStyle w:val="aff9"/>
        <w:jc w:val="center"/>
        <w:rPr>
          <w:rFonts w:eastAsia="Times New Roman"/>
          <w:szCs w:val="24"/>
          <w:lang w:eastAsia="ru-RU"/>
        </w:rPr>
      </w:pPr>
      <w:r w:rsidRPr="00A5746B">
        <w:t xml:space="preserve">Рисунок </w:t>
      </w:r>
      <w:fldSimple w:instr=" SEQ Рисунок \* ARABIC ">
        <w:r w:rsidR="00A5746B" w:rsidRPr="00A5746B">
          <w:rPr>
            <w:noProof/>
          </w:rPr>
          <w:t>29</w:t>
        </w:r>
      </w:fldSimple>
      <w:r w:rsidRPr="00A5746B">
        <w:t xml:space="preserve"> - </w:t>
      </w:r>
      <w:r w:rsidRPr="00A5746B">
        <w:rPr>
          <w:rFonts w:eastAsia="Times New Roman"/>
          <w:szCs w:val="24"/>
          <w:lang w:eastAsia="ru-RU"/>
        </w:rPr>
        <w:t>Пьезометрический график тепловой сети от котельной (с.Елово, ул. Школьная, 11а</w:t>
      </w:r>
      <w:r w:rsidR="00035799" w:rsidRPr="00A5746B">
        <w:rPr>
          <w:rFonts w:eastAsia="Times New Roman"/>
          <w:szCs w:val="24"/>
          <w:lang w:eastAsia="ru-RU"/>
        </w:rPr>
        <w:t>) до определяющего потребителя –</w:t>
      </w:r>
      <w:r w:rsidR="006B1287" w:rsidRPr="00A5746B">
        <w:rPr>
          <w:rFonts w:eastAsia="Times New Roman"/>
          <w:szCs w:val="24"/>
          <w:lang w:eastAsia="ru-RU"/>
        </w:rPr>
        <w:t xml:space="preserve"> здания школы (с.Елово, ул.Школьная, 13) </w:t>
      </w:r>
    </w:p>
    <w:p w:rsidR="00035799" w:rsidRPr="00A5746B" w:rsidRDefault="00035799" w:rsidP="00035799">
      <w:pPr>
        <w:rPr>
          <w:lang w:eastAsia="ru-RU"/>
        </w:rPr>
      </w:pPr>
      <w:r w:rsidRPr="00A5746B">
        <w:rPr>
          <w:noProof/>
          <w:lang w:eastAsia="ru-RU"/>
        </w:rPr>
        <w:lastRenderedPageBreak/>
        <w:drawing>
          <wp:inline distT="0" distB="0" distL="0" distR="0" wp14:anchorId="30E8A003" wp14:editId="674F5E17">
            <wp:extent cx="9013069" cy="4230624"/>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0"/>
                    <a:srcRect l="6733" t="11484" r="5933" b="30533"/>
                    <a:stretch/>
                  </pic:blipFill>
                  <pic:spPr bwMode="auto">
                    <a:xfrm>
                      <a:off x="0" y="0"/>
                      <a:ext cx="9007284" cy="4227909"/>
                    </a:xfrm>
                    <a:prstGeom prst="rect">
                      <a:avLst/>
                    </a:prstGeom>
                    <a:ln>
                      <a:noFill/>
                    </a:ln>
                    <a:extLst>
                      <a:ext uri="{53640926-AAD7-44D8-BBD7-CCE9431645EC}">
                        <a14:shadowObscured xmlns:a14="http://schemas.microsoft.com/office/drawing/2010/main"/>
                      </a:ext>
                    </a:extLst>
                  </pic:spPr>
                </pic:pic>
              </a:graphicData>
            </a:graphic>
          </wp:inline>
        </w:drawing>
      </w:r>
    </w:p>
    <w:p w:rsidR="001E5505" w:rsidRPr="00A5746B" w:rsidRDefault="001E5505" w:rsidP="001E5505">
      <w:pPr>
        <w:pStyle w:val="aff9"/>
        <w:jc w:val="center"/>
        <w:rPr>
          <w:rFonts w:eastAsia="Times New Roman"/>
          <w:szCs w:val="24"/>
          <w:lang w:eastAsia="ru-RU"/>
        </w:rPr>
      </w:pPr>
      <w:r w:rsidRPr="00A5746B">
        <w:t xml:space="preserve">Рисунок </w:t>
      </w:r>
      <w:fldSimple w:instr=" SEQ Рисунок \* ARABIC ">
        <w:r w:rsidR="00A5746B" w:rsidRPr="00A5746B">
          <w:rPr>
            <w:noProof/>
          </w:rPr>
          <w:t>30</w:t>
        </w:r>
      </w:fldSimple>
      <w:r w:rsidRPr="00A5746B">
        <w:t xml:space="preserve"> - </w:t>
      </w:r>
      <w:r w:rsidRPr="00A5746B">
        <w:rPr>
          <w:rFonts w:eastAsia="Times New Roman"/>
          <w:szCs w:val="24"/>
          <w:lang w:eastAsia="ru-RU"/>
        </w:rPr>
        <w:t>Пьезометрический график тепловой сети от котельной (п.Яр, ул. Пролетарская, 14</w:t>
      </w:r>
      <w:r w:rsidR="00035799" w:rsidRPr="00A5746B">
        <w:rPr>
          <w:rFonts w:eastAsia="Times New Roman"/>
          <w:szCs w:val="24"/>
          <w:lang w:eastAsia="ru-RU"/>
        </w:rPr>
        <w:t>) до определяющего потребителя –</w:t>
      </w:r>
      <w:r w:rsidR="006B1287" w:rsidRPr="00A5746B">
        <w:rPr>
          <w:rFonts w:eastAsia="Times New Roman"/>
          <w:szCs w:val="24"/>
          <w:lang w:eastAsia="ru-RU"/>
        </w:rPr>
        <w:t xml:space="preserve"> здания Центра ремесел (п.Яр, ул. Пролетарская, 14а)</w:t>
      </w:r>
    </w:p>
    <w:p w:rsidR="00035799" w:rsidRPr="00A5746B" w:rsidRDefault="00035799" w:rsidP="00035799">
      <w:pPr>
        <w:rPr>
          <w:lang w:eastAsia="ru-RU"/>
        </w:rPr>
      </w:pPr>
      <w:r w:rsidRPr="00A5746B">
        <w:rPr>
          <w:noProof/>
          <w:lang w:eastAsia="ru-RU"/>
        </w:rPr>
        <w:lastRenderedPageBreak/>
        <w:drawing>
          <wp:inline distT="0" distB="0" distL="0" distR="0" wp14:anchorId="6AD991BD" wp14:editId="37B8E364">
            <wp:extent cx="9326564" cy="4084320"/>
            <wp:effectExtent l="0" t="0" r="8255"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1"/>
                    <a:srcRect l="5941" t="11484" r="6329" b="34174"/>
                    <a:stretch/>
                  </pic:blipFill>
                  <pic:spPr bwMode="auto">
                    <a:xfrm>
                      <a:off x="0" y="0"/>
                      <a:ext cx="9320578" cy="4081699"/>
                    </a:xfrm>
                    <a:prstGeom prst="rect">
                      <a:avLst/>
                    </a:prstGeom>
                    <a:ln>
                      <a:noFill/>
                    </a:ln>
                    <a:extLst>
                      <a:ext uri="{53640926-AAD7-44D8-BBD7-CCE9431645EC}">
                        <a14:shadowObscured xmlns:a14="http://schemas.microsoft.com/office/drawing/2010/main"/>
                      </a:ext>
                    </a:extLst>
                  </pic:spPr>
                </pic:pic>
              </a:graphicData>
            </a:graphic>
          </wp:inline>
        </w:drawing>
      </w:r>
    </w:p>
    <w:p w:rsidR="00E1104F" w:rsidRPr="00A5746B" w:rsidRDefault="001E5505" w:rsidP="001E5505">
      <w:pPr>
        <w:pStyle w:val="aff9"/>
        <w:jc w:val="center"/>
        <w:rPr>
          <w:rFonts w:eastAsia="Times New Roman"/>
          <w:szCs w:val="24"/>
          <w:lang w:eastAsia="ru-RU"/>
        </w:rPr>
      </w:pPr>
      <w:r w:rsidRPr="00A5746B">
        <w:t xml:space="preserve">Рисунок </w:t>
      </w:r>
      <w:fldSimple w:instr=" SEQ Рисунок \* ARABIC ">
        <w:r w:rsidR="00A5746B" w:rsidRPr="00A5746B">
          <w:rPr>
            <w:noProof/>
          </w:rPr>
          <w:t>31</w:t>
        </w:r>
      </w:fldSimple>
      <w:r w:rsidRPr="00A5746B">
        <w:t xml:space="preserve"> - </w:t>
      </w:r>
      <w:r w:rsidRPr="00A5746B">
        <w:rPr>
          <w:rFonts w:eastAsia="Times New Roman"/>
          <w:szCs w:val="24"/>
          <w:lang w:eastAsia="ru-RU"/>
        </w:rPr>
        <w:t>Пьезометрический график тепловой сети от котельной (п.Яр, ул. Горького, 23</w:t>
      </w:r>
      <w:r w:rsidR="00035799" w:rsidRPr="00A5746B">
        <w:rPr>
          <w:rFonts w:eastAsia="Times New Roman"/>
          <w:szCs w:val="24"/>
          <w:lang w:eastAsia="ru-RU"/>
        </w:rPr>
        <w:t>) до определяющего потребителя –</w:t>
      </w:r>
      <w:r w:rsidR="006B1287" w:rsidRPr="00A5746B">
        <w:rPr>
          <w:rFonts w:eastAsia="Times New Roman"/>
          <w:szCs w:val="24"/>
          <w:lang w:eastAsia="ru-RU"/>
        </w:rPr>
        <w:t xml:space="preserve"> здания поста ЭЦ (п. Яр, ул. Горького)</w:t>
      </w:r>
    </w:p>
    <w:p w:rsidR="00E1104F" w:rsidRPr="00A5746B" w:rsidRDefault="00E1104F" w:rsidP="00E1104F">
      <w:pPr>
        <w:rPr>
          <w:lang w:eastAsia="ru-RU"/>
        </w:rPr>
      </w:pPr>
    </w:p>
    <w:p w:rsidR="00D13056" w:rsidRPr="00A5746B" w:rsidRDefault="00E1104F" w:rsidP="00E1104F">
      <w:pPr>
        <w:tabs>
          <w:tab w:val="left" w:pos="0"/>
        </w:tabs>
        <w:ind w:firstLine="567"/>
        <w:rPr>
          <w:rFonts w:eastAsia="Times New Roman"/>
          <w:szCs w:val="24"/>
          <w:lang w:eastAsia="ru-RU"/>
        </w:rPr>
      </w:pPr>
      <w:r w:rsidRPr="00A5746B">
        <w:rPr>
          <w:rFonts w:eastAsia="Times New Roman"/>
          <w:szCs w:val="24"/>
          <w:lang w:eastAsia="ru-RU"/>
        </w:rPr>
        <w:t>По построенным пьезометрическим графикам видно, что при существующих теплогидравлических режимах, располагаемых перепадов даже у самых удаленных потребителей достаточно для обеспечения качественной услуги теплоснабжения.</w:t>
      </w:r>
      <w:r w:rsidR="00D13056" w:rsidRPr="00A5746B">
        <w:rPr>
          <w:rFonts w:eastAsia="Times New Roman"/>
          <w:szCs w:val="24"/>
          <w:lang w:eastAsia="ru-RU"/>
        </w:rPr>
        <w:t xml:space="preserve"> </w:t>
      </w:r>
    </w:p>
    <w:p w:rsidR="00E1104F" w:rsidRPr="00A5746B" w:rsidRDefault="00D13056" w:rsidP="00E1104F">
      <w:pPr>
        <w:tabs>
          <w:tab w:val="left" w:pos="0"/>
        </w:tabs>
        <w:ind w:firstLine="567"/>
        <w:rPr>
          <w:rFonts w:eastAsia="Times New Roman"/>
          <w:szCs w:val="24"/>
          <w:lang w:eastAsia="ru-RU"/>
        </w:rPr>
      </w:pPr>
      <w:r w:rsidRPr="00A5746B">
        <w:rPr>
          <w:rFonts w:eastAsia="Times New Roman"/>
          <w:szCs w:val="24"/>
          <w:lang w:eastAsia="ru-RU"/>
        </w:rPr>
        <w:t>Более подробные результаты теплогидравлических расчетов сете</w:t>
      </w:r>
      <w:r w:rsidR="004C2406" w:rsidRPr="00A5746B">
        <w:rPr>
          <w:rFonts w:eastAsia="Times New Roman"/>
          <w:szCs w:val="24"/>
          <w:lang w:eastAsia="ru-RU"/>
        </w:rPr>
        <w:t xml:space="preserve">й теплоснабжения приведены в </w:t>
      </w:r>
      <w:r w:rsidR="00CB2992" w:rsidRPr="00A5746B">
        <w:rPr>
          <w:rFonts w:eastAsia="Times New Roman"/>
          <w:szCs w:val="24"/>
          <w:lang w:eastAsia="ru-RU"/>
        </w:rPr>
        <w:t>актуализированной</w:t>
      </w:r>
      <w:r w:rsidRPr="00A5746B">
        <w:rPr>
          <w:rFonts w:eastAsia="Times New Roman"/>
          <w:szCs w:val="24"/>
          <w:lang w:eastAsia="ru-RU"/>
        </w:rPr>
        <w:t xml:space="preserve"> электронной м</w:t>
      </w:r>
      <w:r w:rsidRPr="00A5746B">
        <w:rPr>
          <w:rFonts w:eastAsia="Times New Roman"/>
          <w:szCs w:val="24"/>
          <w:lang w:eastAsia="ru-RU"/>
        </w:rPr>
        <w:t>о</w:t>
      </w:r>
      <w:r w:rsidRPr="00A5746B">
        <w:rPr>
          <w:rFonts w:eastAsia="Times New Roman"/>
          <w:szCs w:val="24"/>
          <w:lang w:eastAsia="ru-RU"/>
        </w:rPr>
        <w:t xml:space="preserve">дели схемы теплоснабжения </w:t>
      </w:r>
      <w:r w:rsidR="00CB2992" w:rsidRPr="00A5746B">
        <w:rPr>
          <w:rFonts w:eastAsia="Times New Roman"/>
          <w:szCs w:val="24"/>
          <w:lang w:eastAsia="ru-RU"/>
        </w:rPr>
        <w:t>Ярского</w:t>
      </w:r>
      <w:r w:rsidRPr="00A5746B">
        <w:rPr>
          <w:rFonts w:eastAsia="Times New Roman"/>
          <w:szCs w:val="24"/>
          <w:lang w:eastAsia="ru-RU"/>
        </w:rPr>
        <w:t xml:space="preserve"> </w:t>
      </w:r>
      <w:r w:rsidR="004C2406" w:rsidRPr="00A5746B">
        <w:rPr>
          <w:rFonts w:eastAsia="Times New Roman"/>
          <w:szCs w:val="24"/>
          <w:lang w:eastAsia="ru-RU"/>
        </w:rPr>
        <w:t>муниципального</w:t>
      </w:r>
      <w:r w:rsidRPr="00A5746B">
        <w:rPr>
          <w:rFonts w:eastAsia="Times New Roman"/>
          <w:szCs w:val="24"/>
          <w:lang w:eastAsia="ru-RU"/>
        </w:rPr>
        <w:t xml:space="preserve"> округа.</w:t>
      </w:r>
    </w:p>
    <w:p w:rsidR="0012675A" w:rsidRPr="00A5746B" w:rsidRDefault="0012675A" w:rsidP="0012675A">
      <w:pPr>
        <w:pStyle w:val="21"/>
        <w:spacing w:line="240" w:lineRule="auto"/>
        <w:rPr>
          <w:rFonts w:eastAsia="Microsoft YaHei"/>
        </w:rPr>
      </w:pPr>
      <w:bookmarkStart w:id="191" w:name="_Toc121588511"/>
      <w:r w:rsidRPr="00A5746B">
        <w:rPr>
          <w:rFonts w:eastAsia="Microsoft YaHei"/>
        </w:rPr>
        <w:t>3.11 Состав изменений выполненных в доработанной и (или) актуализированной схеме теплоснабжения</w:t>
      </w:r>
      <w:bookmarkEnd w:id="191"/>
    </w:p>
    <w:p w:rsidR="00E1104F" w:rsidRPr="00A5746B" w:rsidRDefault="0012675A" w:rsidP="006B1287">
      <w:pPr>
        <w:ind w:firstLine="567"/>
        <w:rPr>
          <w:rFonts w:eastAsia="Times New Roman"/>
          <w:szCs w:val="24"/>
          <w:lang w:eastAsia="ru-RU"/>
        </w:rPr>
      </w:pPr>
      <w:r w:rsidRPr="00A5746B">
        <w:t>Глава разработана в соответствии с действующей редакцией Постановления Правительства РФ от 22.02.2012 № 154 «О требованиях к схемам теплоснабжения, порядку их разработки и утверждения» (в редакции Постановлений Правительства РФ от 07.10.2014 № 1016, от 18.03.2016 № 208, от 23.03.2016 № 229, от 12.07.2016 № 666, от 03.04.2018 № 405, от 16.03.2019 № 276) и Методическими указаниями (утв. Приказом Минэнерго России от 05.03.2019 № 212 «Об утверждении Методических указаний по разработке схем теплоснабжения»).</w:t>
      </w:r>
    </w:p>
    <w:p w:rsidR="00E1104F" w:rsidRPr="00A5746B" w:rsidRDefault="00E1104F" w:rsidP="00E1104F">
      <w:pPr>
        <w:tabs>
          <w:tab w:val="left" w:pos="0"/>
        </w:tabs>
        <w:ind w:firstLine="709"/>
        <w:rPr>
          <w:rFonts w:eastAsia="Times New Roman"/>
          <w:szCs w:val="24"/>
          <w:lang w:eastAsia="ru-RU"/>
        </w:rPr>
        <w:sectPr w:rsidR="00E1104F" w:rsidRPr="00A5746B" w:rsidSect="00E1104F">
          <w:pgSz w:w="16838" w:h="11906" w:orient="landscape"/>
          <w:pgMar w:top="567" w:right="1134" w:bottom="1134" w:left="1134" w:header="708" w:footer="708" w:gutter="0"/>
          <w:cols w:space="708"/>
          <w:docGrid w:linePitch="360"/>
        </w:sectPr>
      </w:pPr>
    </w:p>
    <w:p w:rsidR="003A5836" w:rsidRPr="00A5746B" w:rsidRDefault="003A5836" w:rsidP="0006129B">
      <w:pPr>
        <w:pStyle w:val="1"/>
      </w:pPr>
      <w:bookmarkStart w:id="192" w:name="_Toc422303795"/>
      <w:bookmarkStart w:id="193" w:name="_Toc121588512"/>
      <w:r w:rsidRPr="00A5746B">
        <w:lastRenderedPageBreak/>
        <w:t xml:space="preserve">ГЛАВА 4 </w:t>
      </w:r>
      <w:bookmarkEnd w:id="192"/>
      <w:r w:rsidR="00274C31" w:rsidRPr="00A5746B">
        <w:t>Существующие и перспективные балансы тепловой мощности источников тепловой эне</w:t>
      </w:r>
      <w:r w:rsidR="00274C31" w:rsidRPr="00A5746B">
        <w:t>р</w:t>
      </w:r>
      <w:r w:rsidR="00274C31" w:rsidRPr="00A5746B">
        <w:t>гии и тепловой нагрузки потребителей</w:t>
      </w:r>
      <w:bookmarkEnd w:id="193"/>
    </w:p>
    <w:p w:rsidR="00310B69" w:rsidRPr="00A5746B" w:rsidRDefault="00310B69" w:rsidP="0006129B">
      <w:pPr>
        <w:ind w:firstLine="709"/>
      </w:pPr>
      <w:r w:rsidRPr="00A5746B">
        <w:t>Целью разработки перспективных балансов тепловой мощности источников тепловой энергии, является установление возможных деф</w:t>
      </w:r>
      <w:r w:rsidRPr="00A5746B">
        <w:t>и</w:t>
      </w:r>
      <w:r w:rsidRPr="00A5746B">
        <w:t>цитов тепловой мощности источников теплоснабжения, при существующих (в базовом периоде разработки схемы теплоснабжения) устано</w:t>
      </w:r>
      <w:r w:rsidRPr="00A5746B">
        <w:t>в</w:t>
      </w:r>
      <w:r w:rsidRPr="00A5746B">
        <w:t>ленных и располагаемых значениях тепловых мощностей источников тепловой энергии и определение зон с перспективной тепловой нагрузкой не обеспеченной источниками тепловой энергии.</w:t>
      </w:r>
    </w:p>
    <w:p w:rsidR="00AE24A9" w:rsidRPr="00A5746B" w:rsidRDefault="00F8193E" w:rsidP="0006129B">
      <w:pPr>
        <w:pStyle w:val="21"/>
        <w:spacing w:line="240" w:lineRule="auto"/>
      </w:pPr>
      <w:bookmarkStart w:id="194" w:name="_Toc121588513"/>
      <w:r w:rsidRPr="00A5746B">
        <w:t>4.1 Б</w:t>
      </w:r>
      <w:r w:rsidR="008B4EE3" w:rsidRPr="00A5746B">
        <w:rPr>
          <w:rStyle w:val="ed"/>
        </w:rPr>
        <w:t>алансы существующей на базовый период схемы теплоснабжения (актуализации схемы теплоснабжения) тепловой мощн</w:t>
      </w:r>
      <w:r w:rsidR="008B4EE3" w:rsidRPr="00A5746B">
        <w:rPr>
          <w:rStyle w:val="ed"/>
        </w:rPr>
        <w:t>о</w:t>
      </w:r>
      <w:r w:rsidR="008B4EE3" w:rsidRPr="00A5746B">
        <w:rPr>
          <w:rStyle w:val="ed"/>
        </w:rPr>
        <w:t>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а в ценовых зонах теплоснабжения - балансы существующей на базовый период схемы теплоснабжения (актуал</w:t>
      </w:r>
      <w:r w:rsidR="008B4EE3" w:rsidRPr="00A5746B">
        <w:rPr>
          <w:rStyle w:val="ed"/>
        </w:rPr>
        <w:t>и</w:t>
      </w:r>
      <w:r w:rsidR="008B4EE3" w:rsidRPr="00A5746B">
        <w:rPr>
          <w:rStyle w:val="ed"/>
        </w:rPr>
        <w:t>зации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w:t>
      </w:r>
      <w:r w:rsidR="008B4EE3" w:rsidRPr="00A5746B">
        <w:rPr>
          <w:rStyle w:val="ed"/>
        </w:rPr>
        <w:t>р</w:t>
      </w:r>
      <w:r w:rsidR="008B4EE3" w:rsidRPr="00A5746B">
        <w:rPr>
          <w:rStyle w:val="ed"/>
        </w:rPr>
        <w:t>ственной или муниципальной собственности и являющихся объектами концессионных соглашений или договоров аренды</w:t>
      </w:r>
      <w:bookmarkEnd w:id="194"/>
    </w:p>
    <w:p w:rsidR="00515005" w:rsidRPr="00A5746B" w:rsidRDefault="00515005" w:rsidP="0006129B">
      <w:pPr>
        <w:ind w:firstLine="567"/>
        <w:rPr>
          <w:szCs w:val="24"/>
        </w:rPr>
      </w:pPr>
      <w:r w:rsidRPr="00A5746B">
        <w:rPr>
          <w:szCs w:val="24"/>
        </w:rPr>
        <w:t>Существующие и перспективные балансы тепловой мощности источников тепловой энергии</w:t>
      </w:r>
      <w:r w:rsidR="00851204" w:rsidRPr="00A5746B">
        <w:rPr>
          <w:szCs w:val="24"/>
        </w:rPr>
        <w:t xml:space="preserve"> </w:t>
      </w:r>
      <w:r w:rsidRPr="00A5746B">
        <w:rPr>
          <w:szCs w:val="24"/>
        </w:rPr>
        <w:t>и тепловой нагрузки потребителей</w:t>
      </w:r>
      <w:r w:rsidR="00851204" w:rsidRPr="00A5746B">
        <w:rPr>
          <w:szCs w:val="24"/>
        </w:rPr>
        <w:t xml:space="preserve"> </w:t>
      </w:r>
      <w:r w:rsidRPr="00A5746B">
        <w:rPr>
          <w:szCs w:val="24"/>
        </w:rPr>
        <w:t>привед</w:t>
      </w:r>
      <w:r w:rsidRPr="00A5746B">
        <w:rPr>
          <w:szCs w:val="24"/>
        </w:rPr>
        <w:t>е</w:t>
      </w:r>
      <w:r w:rsidRPr="00A5746B">
        <w:rPr>
          <w:szCs w:val="24"/>
        </w:rPr>
        <w:t xml:space="preserve">ны в таблице </w:t>
      </w:r>
      <w:r w:rsidR="004C2406" w:rsidRPr="00A5746B">
        <w:rPr>
          <w:szCs w:val="24"/>
        </w:rPr>
        <w:t>5</w:t>
      </w:r>
      <w:r w:rsidR="00A5746B">
        <w:rPr>
          <w:szCs w:val="24"/>
        </w:rPr>
        <w:t>0</w:t>
      </w:r>
      <w:r w:rsidRPr="00A5746B">
        <w:rPr>
          <w:szCs w:val="24"/>
        </w:rPr>
        <w:t>.</w:t>
      </w:r>
      <w:r w:rsidR="00851204" w:rsidRPr="00A5746B">
        <w:rPr>
          <w:szCs w:val="24"/>
        </w:rPr>
        <w:t xml:space="preserve"> </w:t>
      </w:r>
    </w:p>
    <w:p w:rsidR="00213A8B" w:rsidRPr="00A5746B" w:rsidRDefault="00213A8B" w:rsidP="0006129B"/>
    <w:p w:rsidR="00515005" w:rsidRPr="00A5746B" w:rsidRDefault="00CD1318" w:rsidP="0006129B">
      <w:pPr>
        <w:pStyle w:val="aff9"/>
        <w:spacing w:line="240" w:lineRule="auto"/>
      </w:pPr>
      <w:r w:rsidRPr="00A5746B">
        <w:t xml:space="preserve">Таблица </w:t>
      </w:r>
      <w:r w:rsidR="008A3CE6" w:rsidRPr="00A5746B">
        <w:fldChar w:fldCharType="begin"/>
      </w:r>
      <w:r w:rsidR="006972A4" w:rsidRPr="00A5746B">
        <w:instrText xml:space="preserve"> SEQ Таблица \* ARABIC </w:instrText>
      </w:r>
      <w:r w:rsidR="008A3CE6" w:rsidRPr="00A5746B">
        <w:fldChar w:fldCharType="separate"/>
      </w:r>
      <w:r w:rsidR="00A5746B" w:rsidRPr="00A5746B">
        <w:rPr>
          <w:noProof/>
        </w:rPr>
        <w:t>50</w:t>
      </w:r>
      <w:r w:rsidR="008A3CE6" w:rsidRPr="00A5746B">
        <w:rPr>
          <w:noProof/>
        </w:rPr>
        <w:fldChar w:fldCharType="end"/>
      </w:r>
      <w:r w:rsidRPr="00A5746B">
        <w:t xml:space="preserve"> </w:t>
      </w:r>
      <w:r w:rsidR="00F408F2" w:rsidRPr="00A5746B">
        <w:t>–</w:t>
      </w:r>
      <w:r w:rsidRPr="00A5746B">
        <w:t xml:space="preserve"> </w:t>
      </w:r>
      <w:r w:rsidR="00515005" w:rsidRPr="00A5746B">
        <w:t>Существующие и перспективные балансы тепловой мощности источников тепловой энергии</w:t>
      </w:r>
      <w:r w:rsidR="00851204" w:rsidRPr="00A5746B">
        <w:t xml:space="preserve"> </w:t>
      </w:r>
      <w:r w:rsidR="00515005" w:rsidRPr="00A5746B">
        <w:t>и тепловой нагрузки потребителей</w:t>
      </w:r>
    </w:p>
    <w:tbl>
      <w:tblPr>
        <w:tblW w:w="49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8"/>
        <w:gridCol w:w="4320"/>
        <w:gridCol w:w="830"/>
        <w:gridCol w:w="997"/>
        <w:gridCol w:w="997"/>
        <w:gridCol w:w="997"/>
        <w:gridCol w:w="997"/>
        <w:gridCol w:w="997"/>
        <w:gridCol w:w="997"/>
        <w:gridCol w:w="1414"/>
        <w:gridCol w:w="1554"/>
      </w:tblGrid>
      <w:tr w:rsidR="00354E62" w:rsidRPr="00A5746B" w:rsidTr="00C52F24">
        <w:trPr>
          <w:cantSplit/>
          <w:tblHeader/>
        </w:trPr>
        <w:tc>
          <w:tcPr>
            <w:tcW w:w="2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 п/п</w:t>
            </w:r>
          </w:p>
        </w:tc>
        <w:tc>
          <w:tcPr>
            <w:tcW w:w="1448" w:type="pct"/>
            <w:shd w:val="clear" w:color="000000" w:fill="FFFFFF"/>
            <w:vAlign w:val="center"/>
            <w:hideMark/>
          </w:tcPr>
          <w:p w:rsidR="00354E62" w:rsidRPr="00A5746B" w:rsidRDefault="00354E62" w:rsidP="008A033C">
            <w:pPr>
              <w:jc w:val="center"/>
              <w:rPr>
                <w:rFonts w:eastAsia="Times New Roman"/>
                <w:sz w:val="22"/>
                <w:lang w:eastAsia="ru-RU"/>
              </w:rPr>
            </w:pPr>
            <w:r w:rsidRPr="00A5746B">
              <w:rPr>
                <w:rFonts w:eastAsia="Times New Roman"/>
                <w:sz w:val="22"/>
                <w:lang w:eastAsia="ru-RU"/>
              </w:rPr>
              <w:t>Зона действия котельной</w:t>
            </w:r>
          </w:p>
        </w:tc>
        <w:tc>
          <w:tcPr>
            <w:tcW w:w="278" w:type="pct"/>
            <w:shd w:val="clear" w:color="000000" w:fill="FFFFFF"/>
            <w:vAlign w:val="center"/>
            <w:hideMark/>
          </w:tcPr>
          <w:p w:rsidR="00354E62" w:rsidRPr="00A5746B" w:rsidRDefault="00354E62" w:rsidP="008A033C">
            <w:pPr>
              <w:jc w:val="center"/>
              <w:rPr>
                <w:rFonts w:eastAsia="Times New Roman"/>
                <w:sz w:val="22"/>
                <w:lang w:eastAsia="ru-RU"/>
              </w:rPr>
            </w:pPr>
            <w:r w:rsidRPr="00A5746B">
              <w:rPr>
                <w:rFonts w:eastAsia="Times New Roman"/>
                <w:sz w:val="22"/>
                <w:lang w:eastAsia="ru-RU"/>
              </w:rPr>
              <w:t>Ед. изм.</w:t>
            </w:r>
          </w:p>
        </w:tc>
        <w:tc>
          <w:tcPr>
            <w:tcW w:w="334" w:type="pct"/>
            <w:shd w:val="clear" w:color="000000" w:fill="FFFFFF"/>
            <w:vAlign w:val="center"/>
            <w:hideMark/>
          </w:tcPr>
          <w:p w:rsidR="00354E62" w:rsidRPr="00A5746B" w:rsidRDefault="00354E62" w:rsidP="00C52F24">
            <w:pPr>
              <w:jc w:val="center"/>
              <w:rPr>
                <w:rFonts w:eastAsia="Times New Roman"/>
                <w:iCs/>
                <w:sz w:val="22"/>
                <w:lang w:eastAsia="ru-RU"/>
              </w:rPr>
            </w:pPr>
            <w:r w:rsidRPr="00A5746B">
              <w:rPr>
                <w:rFonts w:eastAsia="Times New Roman"/>
                <w:iCs/>
                <w:sz w:val="22"/>
                <w:lang w:eastAsia="ru-RU"/>
              </w:rPr>
              <w:t>2021</w:t>
            </w:r>
          </w:p>
        </w:tc>
        <w:tc>
          <w:tcPr>
            <w:tcW w:w="334" w:type="pct"/>
            <w:shd w:val="clear" w:color="000000" w:fill="FFFFFF"/>
            <w:vAlign w:val="center"/>
            <w:hideMark/>
          </w:tcPr>
          <w:p w:rsidR="00354E62" w:rsidRPr="00A5746B" w:rsidRDefault="00354E62" w:rsidP="00354E62">
            <w:pPr>
              <w:jc w:val="center"/>
              <w:rPr>
                <w:rFonts w:eastAsia="Times New Roman"/>
                <w:sz w:val="20"/>
                <w:lang w:eastAsia="ru-RU"/>
              </w:rPr>
            </w:pPr>
            <w:r w:rsidRPr="00A5746B">
              <w:rPr>
                <w:rFonts w:eastAsia="Times New Roman"/>
                <w:sz w:val="20"/>
                <w:lang w:eastAsia="ru-RU"/>
              </w:rPr>
              <w:t>2022</w:t>
            </w:r>
          </w:p>
        </w:tc>
        <w:tc>
          <w:tcPr>
            <w:tcW w:w="334" w:type="pct"/>
            <w:shd w:val="clear" w:color="000000" w:fill="FFFFFF"/>
            <w:vAlign w:val="center"/>
            <w:hideMark/>
          </w:tcPr>
          <w:p w:rsidR="00354E62" w:rsidRPr="00A5746B" w:rsidRDefault="00354E62" w:rsidP="00354E62">
            <w:pPr>
              <w:jc w:val="center"/>
              <w:rPr>
                <w:rFonts w:eastAsia="Times New Roman"/>
                <w:sz w:val="22"/>
                <w:lang w:eastAsia="ru-RU"/>
              </w:rPr>
            </w:pPr>
            <w:r w:rsidRPr="00A5746B">
              <w:rPr>
                <w:rFonts w:eastAsia="Times New Roman"/>
                <w:sz w:val="22"/>
                <w:lang w:eastAsia="ru-RU"/>
              </w:rPr>
              <w:t>2023</w:t>
            </w:r>
          </w:p>
        </w:tc>
        <w:tc>
          <w:tcPr>
            <w:tcW w:w="334" w:type="pct"/>
            <w:shd w:val="clear" w:color="000000" w:fill="FFFFFF"/>
            <w:vAlign w:val="center"/>
            <w:hideMark/>
          </w:tcPr>
          <w:p w:rsidR="00354E62" w:rsidRPr="00A5746B" w:rsidRDefault="00354E62" w:rsidP="00354E62">
            <w:pPr>
              <w:jc w:val="center"/>
              <w:rPr>
                <w:rFonts w:eastAsia="Times New Roman"/>
                <w:sz w:val="22"/>
                <w:lang w:eastAsia="ru-RU"/>
              </w:rPr>
            </w:pPr>
            <w:r w:rsidRPr="00A5746B">
              <w:rPr>
                <w:rFonts w:eastAsia="Times New Roman"/>
                <w:sz w:val="22"/>
                <w:lang w:eastAsia="ru-RU"/>
              </w:rPr>
              <w:t>2024</w:t>
            </w:r>
          </w:p>
        </w:tc>
        <w:tc>
          <w:tcPr>
            <w:tcW w:w="334" w:type="pct"/>
            <w:shd w:val="clear" w:color="000000" w:fill="FFFFFF"/>
            <w:vAlign w:val="center"/>
            <w:hideMark/>
          </w:tcPr>
          <w:p w:rsidR="00354E62" w:rsidRPr="00A5746B" w:rsidRDefault="00354E62" w:rsidP="00354E62">
            <w:pPr>
              <w:jc w:val="center"/>
              <w:rPr>
                <w:rFonts w:eastAsia="Times New Roman"/>
                <w:sz w:val="22"/>
                <w:lang w:eastAsia="ru-RU"/>
              </w:rPr>
            </w:pPr>
            <w:r w:rsidRPr="00A5746B">
              <w:rPr>
                <w:rFonts w:eastAsia="Times New Roman"/>
                <w:sz w:val="22"/>
                <w:lang w:eastAsia="ru-RU"/>
              </w:rPr>
              <w:t>2025</w:t>
            </w:r>
          </w:p>
        </w:tc>
        <w:tc>
          <w:tcPr>
            <w:tcW w:w="334" w:type="pct"/>
            <w:shd w:val="clear" w:color="000000" w:fill="FFFFFF"/>
            <w:vAlign w:val="center"/>
            <w:hideMark/>
          </w:tcPr>
          <w:p w:rsidR="00354E62" w:rsidRPr="00A5746B" w:rsidRDefault="00354E62" w:rsidP="00354E62">
            <w:pPr>
              <w:jc w:val="center"/>
              <w:rPr>
                <w:rFonts w:eastAsia="Times New Roman"/>
                <w:sz w:val="22"/>
                <w:lang w:eastAsia="ru-RU"/>
              </w:rPr>
            </w:pPr>
            <w:r w:rsidRPr="00A5746B">
              <w:rPr>
                <w:rFonts w:eastAsia="Times New Roman"/>
                <w:sz w:val="22"/>
                <w:lang w:eastAsia="ru-RU"/>
              </w:rPr>
              <w:t>2026</w:t>
            </w:r>
          </w:p>
        </w:tc>
        <w:tc>
          <w:tcPr>
            <w:tcW w:w="474" w:type="pct"/>
            <w:shd w:val="clear" w:color="000000" w:fill="FFFFFF"/>
            <w:vAlign w:val="center"/>
            <w:hideMark/>
          </w:tcPr>
          <w:p w:rsidR="00354E62" w:rsidRPr="00A5746B" w:rsidRDefault="00354E62" w:rsidP="00354E62">
            <w:pPr>
              <w:jc w:val="center"/>
              <w:rPr>
                <w:rFonts w:eastAsia="Times New Roman"/>
                <w:sz w:val="22"/>
                <w:lang w:eastAsia="ru-RU"/>
              </w:rPr>
            </w:pPr>
            <w:r w:rsidRPr="00A5746B">
              <w:rPr>
                <w:rFonts w:eastAsia="Times New Roman"/>
                <w:sz w:val="22"/>
                <w:lang w:eastAsia="ru-RU"/>
              </w:rPr>
              <w:t>2027</w:t>
            </w:r>
          </w:p>
        </w:tc>
        <w:tc>
          <w:tcPr>
            <w:tcW w:w="521" w:type="pct"/>
            <w:shd w:val="clear" w:color="000000" w:fill="FFFFFF"/>
            <w:vAlign w:val="center"/>
          </w:tcPr>
          <w:p w:rsidR="00354E62" w:rsidRPr="00A5746B" w:rsidRDefault="00354E62" w:rsidP="00354E62">
            <w:pPr>
              <w:jc w:val="center"/>
              <w:rPr>
                <w:rFonts w:eastAsia="Times New Roman"/>
                <w:sz w:val="22"/>
                <w:lang w:eastAsia="ru-RU"/>
              </w:rPr>
            </w:pPr>
            <w:r w:rsidRPr="00A5746B">
              <w:rPr>
                <w:rFonts w:eastAsia="Times New Roman"/>
                <w:sz w:val="22"/>
                <w:lang w:eastAsia="ru-RU"/>
              </w:rPr>
              <w:t>2028-2032</w:t>
            </w:r>
          </w:p>
        </w:tc>
      </w:tr>
      <w:tr w:rsidR="00354E62" w:rsidRPr="00A5746B" w:rsidTr="008A033C">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1</w:t>
            </w:r>
          </w:p>
        </w:tc>
        <w:tc>
          <w:tcPr>
            <w:tcW w:w="1448" w:type="pct"/>
            <w:shd w:val="clear" w:color="000000" w:fill="FFFFFF"/>
            <w:vAlign w:val="center"/>
          </w:tcPr>
          <w:p w:rsidR="00354E62" w:rsidRPr="00A5746B" w:rsidRDefault="00354E62" w:rsidP="00C52F24">
            <w:pPr>
              <w:jc w:val="center"/>
              <w:rPr>
                <w:rFonts w:eastAsia="Times New Roman"/>
                <w:b/>
                <w:bCs/>
                <w:sz w:val="22"/>
                <w:lang w:eastAsia="ru-RU"/>
              </w:rPr>
            </w:pPr>
            <w:r w:rsidRPr="00A5746B">
              <w:rPr>
                <w:rFonts w:eastAsia="Times New Roman"/>
                <w:b/>
                <w:bCs/>
                <w:sz w:val="22"/>
                <w:lang w:eastAsia="ru-RU"/>
              </w:rPr>
              <w:t>Котельная (п. Яр, ул. Школьная, 6а)</w:t>
            </w:r>
          </w:p>
        </w:tc>
        <w:tc>
          <w:tcPr>
            <w:tcW w:w="278" w:type="pct"/>
            <w:shd w:val="clear" w:color="000000" w:fill="FFFFFF"/>
            <w:vAlign w:val="center"/>
          </w:tcPr>
          <w:p w:rsidR="00354E62" w:rsidRPr="00A5746B" w:rsidRDefault="00354E62" w:rsidP="00C52F24">
            <w:pPr>
              <w:jc w:val="center"/>
              <w:rPr>
                <w:rFonts w:eastAsia="Times New Roman"/>
                <w:b/>
                <w:bCs/>
                <w:sz w:val="22"/>
                <w:lang w:eastAsia="ru-RU"/>
              </w:rPr>
            </w:pPr>
            <w:r w:rsidRPr="00A5746B">
              <w:rPr>
                <w:rFonts w:eastAsia="Times New Roman"/>
                <w:b/>
                <w:bCs/>
                <w:sz w:val="22"/>
                <w:lang w:eastAsia="ru-RU"/>
              </w:rPr>
              <w:t> </w:t>
            </w:r>
          </w:p>
        </w:tc>
        <w:tc>
          <w:tcPr>
            <w:tcW w:w="334" w:type="pct"/>
            <w:shd w:val="clear" w:color="000000" w:fill="FFFFFF"/>
            <w:vAlign w:val="bottom"/>
          </w:tcPr>
          <w:p w:rsidR="00354E62" w:rsidRPr="00A5746B" w:rsidRDefault="00354E62" w:rsidP="00C52F24">
            <w:pPr>
              <w:jc w:val="right"/>
              <w:rPr>
                <w:rFonts w:eastAsia="Times New Roman"/>
                <w:sz w:val="22"/>
                <w:lang w:eastAsia="ru-RU"/>
              </w:rPr>
            </w:pPr>
            <w:r w:rsidRPr="00A5746B">
              <w:rPr>
                <w:rFonts w:eastAsia="Times New Roman"/>
                <w:sz w:val="22"/>
                <w:lang w:eastAsia="ru-RU"/>
              </w:rPr>
              <w:t>1</w:t>
            </w:r>
          </w:p>
        </w:tc>
        <w:tc>
          <w:tcPr>
            <w:tcW w:w="334" w:type="pct"/>
            <w:shd w:val="clear" w:color="000000" w:fill="FFFFFF"/>
            <w:vAlign w:val="center"/>
          </w:tcPr>
          <w:p w:rsidR="00354E62" w:rsidRPr="00A5746B" w:rsidRDefault="00354E62" w:rsidP="008A033C">
            <w:pPr>
              <w:jc w:val="center"/>
              <w:rPr>
                <w:sz w:val="22"/>
              </w:rPr>
            </w:pPr>
          </w:p>
        </w:tc>
        <w:tc>
          <w:tcPr>
            <w:tcW w:w="334" w:type="pct"/>
            <w:shd w:val="clear" w:color="000000" w:fill="FFFFFF"/>
            <w:vAlign w:val="center"/>
          </w:tcPr>
          <w:p w:rsidR="00354E62" w:rsidRPr="00A5746B" w:rsidRDefault="00354E62" w:rsidP="008A033C">
            <w:pPr>
              <w:jc w:val="center"/>
              <w:rPr>
                <w:sz w:val="22"/>
              </w:rPr>
            </w:pPr>
          </w:p>
        </w:tc>
        <w:tc>
          <w:tcPr>
            <w:tcW w:w="334" w:type="pct"/>
            <w:shd w:val="clear" w:color="000000" w:fill="FFFFFF"/>
            <w:vAlign w:val="center"/>
          </w:tcPr>
          <w:p w:rsidR="00354E62" w:rsidRPr="00A5746B" w:rsidRDefault="00354E62" w:rsidP="008A033C">
            <w:pPr>
              <w:jc w:val="center"/>
              <w:rPr>
                <w:sz w:val="22"/>
              </w:rPr>
            </w:pPr>
          </w:p>
        </w:tc>
        <w:tc>
          <w:tcPr>
            <w:tcW w:w="334" w:type="pct"/>
            <w:shd w:val="clear" w:color="000000" w:fill="FFFFFF"/>
            <w:vAlign w:val="center"/>
          </w:tcPr>
          <w:p w:rsidR="00354E62" w:rsidRPr="00A5746B" w:rsidRDefault="00354E62" w:rsidP="008A033C">
            <w:pPr>
              <w:jc w:val="center"/>
              <w:rPr>
                <w:sz w:val="22"/>
              </w:rPr>
            </w:pPr>
          </w:p>
        </w:tc>
        <w:tc>
          <w:tcPr>
            <w:tcW w:w="334" w:type="pct"/>
            <w:shd w:val="clear" w:color="000000" w:fill="FFFFFF"/>
            <w:vAlign w:val="center"/>
          </w:tcPr>
          <w:p w:rsidR="00354E62" w:rsidRPr="00A5746B" w:rsidRDefault="00354E62" w:rsidP="008A033C">
            <w:pPr>
              <w:jc w:val="center"/>
              <w:rPr>
                <w:sz w:val="22"/>
              </w:rPr>
            </w:pPr>
          </w:p>
        </w:tc>
        <w:tc>
          <w:tcPr>
            <w:tcW w:w="474" w:type="pct"/>
            <w:shd w:val="clear" w:color="000000" w:fill="FFFFFF"/>
            <w:vAlign w:val="center"/>
          </w:tcPr>
          <w:p w:rsidR="00354E62" w:rsidRPr="00A5746B" w:rsidRDefault="00354E62" w:rsidP="008A033C">
            <w:pPr>
              <w:jc w:val="center"/>
              <w:rPr>
                <w:sz w:val="22"/>
              </w:rPr>
            </w:pPr>
          </w:p>
        </w:tc>
        <w:tc>
          <w:tcPr>
            <w:tcW w:w="521" w:type="pct"/>
            <w:shd w:val="clear" w:color="000000" w:fill="FFFFFF"/>
            <w:vAlign w:val="center"/>
          </w:tcPr>
          <w:p w:rsidR="00354E62" w:rsidRPr="00A5746B" w:rsidRDefault="00354E62" w:rsidP="008A033C">
            <w:pPr>
              <w:jc w:val="center"/>
              <w:rPr>
                <w:sz w:val="22"/>
              </w:rPr>
            </w:pPr>
          </w:p>
        </w:tc>
      </w:tr>
      <w:tr w:rsidR="00354E62" w:rsidRPr="00A5746B" w:rsidTr="008A033C">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1.1</w:t>
            </w:r>
          </w:p>
        </w:tc>
        <w:tc>
          <w:tcPr>
            <w:tcW w:w="1448" w:type="pct"/>
            <w:shd w:val="clear" w:color="000000" w:fill="FFFFFF"/>
            <w:vAlign w:val="center"/>
            <w:hideMark/>
          </w:tcPr>
          <w:p w:rsidR="00354E62" w:rsidRPr="00A5746B" w:rsidRDefault="00354E62" w:rsidP="00C52F24">
            <w:pPr>
              <w:jc w:val="center"/>
              <w:rPr>
                <w:rFonts w:eastAsia="Times New Roman"/>
                <w:sz w:val="22"/>
                <w:lang w:eastAsia="ru-RU"/>
              </w:rPr>
            </w:pPr>
            <w:r w:rsidRPr="00A5746B">
              <w:rPr>
                <w:rFonts w:eastAsia="Times New Roman"/>
                <w:sz w:val="22"/>
                <w:lang w:eastAsia="ru-RU"/>
              </w:rPr>
              <w:t>Установленная мощность основного об</w:t>
            </w:r>
            <w:r w:rsidRPr="00A5746B">
              <w:rPr>
                <w:rFonts w:eastAsia="Times New Roman"/>
                <w:sz w:val="22"/>
                <w:lang w:eastAsia="ru-RU"/>
              </w:rPr>
              <w:t>о</w:t>
            </w:r>
            <w:r w:rsidRPr="00A5746B">
              <w:rPr>
                <w:rFonts w:eastAsia="Times New Roman"/>
                <w:sz w:val="22"/>
                <w:lang w:eastAsia="ru-RU"/>
              </w:rPr>
              <w:t>рудования</w:t>
            </w:r>
          </w:p>
        </w:tc>
        <w:tc>
          <w:tcPr>
            <w:tcW w:w="278" w:type="pct"/>
            <w:shd w:val="clear" w:color="000000" w:fill="FFFFFF"/>
            <w:vAlign w:val="center"/>
            <w:hideMark/>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4,44</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4,44</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4,44</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4,44</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4,44</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4,44</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4,44</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4,44</w:t>
            </w:r>
          </w:p>
        </w:tc>
      </w:tr>
      <w:tr w:rsidR="00354E62" w:rsidRPr="00A5746B" w:rsidTr="008A033C">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1.2</w:t>
            </w:r>
          </w:p>
        </w:tc>
        <w:tc>
          <w:tcPr>
            <w:tcW w:w="1448" w:type="pct"/>
            <w:shd w:val="clear" w:color="000000" w:fill="FFFFFF"/>
            <w:vAlign w:val="center"/>
            <w:hideMark/>
          </w:tcPr>
          <w:p w:rsidR="00354E62" w:rsidRPr="00A5746B" w:rsidRDefault="00354E62" w:rsidP="00C52F24">
            <w:pPr>
              <w:jc w:val="center"/>
              <w:rPr>
                <w:rFonts w:eastAsia="Times New Roman"/>
                <w:sz w:val="22"/>
                <w:lang w:eastAsia="ru-RU"/>
              </w:rPr>
            </w:pPr>
            <w:r w:rsidRPr="00A5746B">
              <w:rPr>
                <w:rFonts w:eastAsia="Times New Roman"/>
                <w:sz w:val="22"/>
                <w:lang w:eastAsia="ru-RU"/>
              </w:rPr>
              <w:t>Располагаемая мощность основного об</w:t>
            </w:r>
            <w:r w:rsidRPr="00A5746B">
              <w:rPr>
                <w:rFonts w:eastAsia="Times New Roman"/>
                <w:sz w:val="22"/>
                <w:lang w:eastAsia="ru-RU"/>
              </w:rPr>
              <w:t>о</w:t>
            </w:r>
            <w:r w:rsidRPr="00A5746B">
              <w:rPr>
                <w:rFonts w:eastAsia="Times New Roman"/>
                <w:sz w:val="22"/>
                <w:lang w:eastAsia="ru-RU"/>
              </w:rPr>
              <w:t>рудования</w:t>
            </w:r>
          </w:p>
        </w:tc>
        <w:tc>
          <w:tcPr>
            <w:tcW w:w="278" w:type="pct"/>
            <w:shd w:val="clear" w:color="000000" w:fill="FFFFFF"/>
            <w:vAlign w:val="center"/>
            <w:hideMark/>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4,44</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4,44</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4,44</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4,44</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4,44</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4,44</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4,44</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4,44</w:t>
            </w:r>
          </w:p>
        </w:tc>
      </w:tr>
      <w:tr w:rsidR="00354E62" w:rsidRPr="00A5746B" w:rsidTr="008A033C">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1.3</w:t>
            </w:r>
          </w:p>
        </w:tc>
        <w:tc>
          <w:tcPr>
            <w:tcW w:w="1448" w:type="pct"/>
            <w:shd w:val="clear" w:color="000000" w:fill="FFFFFF"/>
            <w:vAlign w:val="center"/>
            <w:hideMark/>
          </w:tcPr>
          <w:p w:rsidR="00354E62" w:rsidRPr="00A5746B" w:rsidRDefault="00354E62" w:rsidP="00C52F24">
            <w:pPr>
              <w:jc w:val="center"/>
              <w:rPr>
                <w:rFonts w:eastAsia="Times New Roman"/>
                <w:sz w:val="22"/>
                <w:lang w:eastAsia="ru-RU"/>
              </w:rPr>
            </w:pPr>
            <w:r w:rsidRPr="00A5746B">
              <w:rPr>
                <w:rFonts w:eastAsia="Times New Roman"/>
                <w:sz w:val="22"/>
                <w:lang w:eastAsia="ru-RU"/>
              </w:rPr>
              <w:t>Ограничения тепловой мощности</w:t>
            </w:r>
          </w:p>
        </w:tc>
        <w:tc>
          <w:tcPr>
            <w:tcW w:w="278" w:type="pct"/>
            <w:shd w:val="clear" w:color="000000" w:fill="FFFFFF"/>
            <w:vAlign w:val="center"/>
            <w:hideMark/>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 </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r>
      <w:tr w:rsidR="00354E62" w:rsidRPr="00A5746B" w:rsidTr="008A033C">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1.4</w:t>
            </w:r>
          </w:p>
        </w:tc>
        <w:tc>
          <w:tcPr>
            <w:tcW w:w="1448" w:type="pct"/>
            <w:shd w:val="clear" w:color="000000" w:fill="FFFFFF"/>
            <w:vAlign w:val="center"/>
            <w:hideMark/>
          </w:tcPr>
          <w:p w:rsidR="00354E62" w:rsidRPr="00A5746B" w:rsidRDefault="00354E62" w:rsidP="00C52F24">
            <w:pPr>
              <w:jc w:val="center"/>
              <w:rPr>
                <w:rFonts w:eastAsia="Times New Roman"/>
                <w:sz w:val="22"/>
                <w:lang w:eastAsia="ru-RU"/>
              </w:rPr>
            </w:pPr>
            <w:r w:rsidRPr="00A5746B">
              <w:rPr>
                <w:rFonts w:eastAsia="Times New Roman"/>
                <w:sz w:val="22"/>
                <w:lang w:eastAsia="ru-RU"/>
              </w:rPr>
              <w:t>Собственные и хозяйственные нужды</w:t>
            </w:r>
          </w:p>
        </w:tc>
        <w:tc>
          <w:tcPr>
            <w:tcW w:w="278" w:type="pct"/>
            <w:shd w:val="clear" w:color="000000" w:fill="FFFFFF"/>
            <w:vAlign w:val="center"/>
            <w:hideMark/>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0,02575</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0,02575</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0,02575</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0,02575</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0,02575</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0,02575</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0,02575</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0,02575</w:t>
            </w:r>
          </w:p>
        </w:tc>
      </w:tr>
      <w:tr w:rsidR="00354E62" w:rsidRPr="00A5746B" w:rsidTr="008A033C">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1.5</w:t>
            </w:r>
          </w:p>
        </w:tc>
        <w:tc>
          <w:tcPr>
            <w:tcW w:w="1448" w:type="pct"/>
            <w:shd w:val="clear" w:color="000000" w:fill="FFFFFF"/>
            <w:vAlign w:val="center"/>
            <w:hideMark/>
          </w:tcPr>
          <w:p w:rsidR="00354E62" w:rsidRPr="00A5746B" w:rsidRDefault="00354E62" w:rsidP="00C52F24">
            <w:pPr>
              <w:jc w:val="center"/>
              <w:rPr>
                <w:rFonts w:eastAsia="Times New Roman"/>
                <w:sz w:val="22"/>
                <w:lang w:eastAsia="ru-RU"/>
              </w:rPr>
            </w:pPr>
            <w:r w:rsidRPr="00A5746B">
              <w:rPr>
                <w:rFonts w:eastAsia="Times New Roman"/>
                <w:sz w:val="22"/>
                <w:lang w:eastAsia="ru-RU"/>
              </w:rPr>
              <w:t xml:space="preserve">Потери в тепловых сетях от отпущенной тепловой энергии </w:t>
            </w:r>
          </w:p>
        </w:tc>
        <w:tc>
          <w:tcPr>
            <w:tcW w:w="278" w:type="pct"/>
            <w:shd w:val="clear" w:color="000000" w:fill="FFFFFF"/>
            <w:vAlign w:val="center"/>
            <w:hideMark/>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0,13606</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0,13606</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0,13606</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0,13606</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0,13606</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0,13606</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0,13606</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0,13606</w:t>
            </w:r>
          </w:p>
        </w:tc>
      </w:tr>
      <w:tr w:rsidR="00354E62" w:rsidRPr="00A5746B" w:rsidTr="008A033C">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1.6</w:t>
            </w:r>
          </w:p>
        </w:tc>
        <w:tc>
          <w:tcPr>
            <w:tcW w:w="1448" w:type="pct"/>
            <w:shd w:val="clear" w:color="000000" w:fill="FFFFFF"/>
            <w:vAlign w:val="center"/>
            <w:hideMark/>
          </w:tcPr>
          <w:p w:rsidR="00354E62" w:rsidRPr="00A5746B" w:rsidRDefault="00354E62" w:rsidP="00C52F24">
            <w:pPr>
              <w:jc w:val="center"/>
              <w:rPr>
                <w:rFonts w:eastAsia="Times New Roman"/>
                <w:sz w:val="22"/>
                <w:lang w:eastAsia="ru-RU"/>
              </w:rPr>
            </w:pPr>
            <w:r w:rsidRPr="00A5746B">
              <w:rPr>
                <w:rFonts w:eastAsia="Times New Roman"/>
                <w:sz w:val="22"/>
                <w:lang w:eastAsia="ru-RU"/>
              </w:rPr>
              <w:t>Присоединенная тепловая нагрузка</w:t>
            </w:r>
          </w:p>
        </w:tc>
        <w:tc>
          <w:tcPr>
            <w:tcW w:w="278" w:type="pct"/>
            <w:shd w:val="clear" w:color="000000" w:fill="FFFFFF"/>
            <w:vAlign w:val="center"/>
            <w:hideMark/>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2,150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2,150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2,150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2,301</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2,301</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2,301</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2,301</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2,301</w:t>
            </w:r>
          </w:p>
        </w:tc>
      </w:tr>
      <w:tr w:rsidR="00354E62" w:rsidRPr="00A5746B" w:rsidTr="008A033C">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1.7</w:t>
            </w:r>
          </w:p>
        </w:tc>
        <w:tc>
          <w:tcPr>
            <w:tcW w:w="1448" w:type="pct"/>
            <w:shd w:val="clear" w:color="000000" w:fill="FFFFFF"/>
            <w:vAlign w:val="center"/>
            <w:hideMark/>
          </w:tcPr>
          <w:p w:rsidR="00354E62" w:rsidRPr="00A5746B" w:rsidRDefault="00354E62" w:rsidP="00C52F24">
            <w:pPr>
              <w:jc w:val="center"/>
              <w:rPr>
                <w:rFonts w:eastAsia="Times New Roman"/>
                <w:sz w:val="22"/>
                <w:lang w:eastAsia="ru-RU"/>
              </w:rPr>
            </w:pPr>
            <w:r w:rsidRPr="00A5746B">
              <w:rPr>
                <w:rFonts w:eastAsia="Times New Roman"/>
                <w:sz w:val="22"/>
                <w:lang w:eastAsia="ru-RU"/>
              </w:rPr>
              <w:t>Резерв (+)/дефицит (-) тепловой мощности</w:t>
            </w:r>
          </w:p>
        </w:tc>
        <w:tc>
          <w:tcPr>
            <w:tcW w:w="278" w:type="pct"/>
            <w:shd w:val="clear" w:color="000000" w:fill="FFFFFF"/>
            <w:vAlign w:val="center"/>
            <w:hideMark/>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2,264</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2,264</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2,264</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2,113</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2,113</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2,113</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2,113</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2,113</w:t>
            </w: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2</w:t>
            </w:r>
          </w:p>
        </w:tc>
        <w:tc>
          <w:tcPr>
            <w:tcW w:w="1448" w:type="pct"/>
            <w:shd w:val="clear" w:color="000000" w:fill="FFFFFF"/>
            <w:vAlign w:val="center"/>
          </w:tcPr>
          <w:p w:rsidR="00354E62" w:rsidRPr="00A5746B" w:rsidRDefault="00354E62" w:rsidP="00C52F24">
            <w:pPr>
              <w:jc w:val="center"/>
              <w:rPr>
                <w:rFonts w:eastAsia="Times New Roman"/>
                <w:b/>
                <w:bCs/>
                <w:sz w:val="22"/>
                <w:lang w:eastAsia="ru-RU"/>
              </w:rPr>
            </w:pPr>
            <w:r w:rsidRPr="00A5746B">
              <w:rPr>
                <w:rFonts w:eastAsia="Times New Roman"/>
                <w:b/>
                <w:bCs/>
                <w:sz w:val="22"/>
                <w:lang w:eastAsia="ru-RU"/>
              </w:rPr>
              <w:t>Котельная (с.Дизьмино, ул. Школьная, 26а)</w:t>
            </w:r>
          </w:p>
        </w:tc>
        <w:tc>
          <w:tcPr>
            <w:tcW w:w="278" w:type="pct"/>
            <w:shd w:val="clear" w:color="000000" w:fill="FFFFFF"/>
            <w:vAlign w:val="center"/>
          </w:tcPr>
          <w:p w:rsidR="00354E62" w:rsidRPr="00A5746B" w:rsidRDefault="00354E62" w:rsidP="00C52F24">
            <w:pPr>
              <w:jc w:val="center"/>
              <w:rPr>
                <w:rFonts w:eastAsia="Times New Roman"/>
                <w:b/>
                <w:bCs/>
                <w:sz w:val="22"/>
                <w:lang w:eastAsia="ru-RU"/>
              </w:rPr>
            </w:pPr>
            <w:r w:rsidRPr="00A5746B">
              <w:rPr>
                <w:rFonts w:eastAsia="Times New Roman"/>
                <w:b/>
                <w:bCs/>
                <w:sz w:val="22"/>
                <w:lang w:eastAsia="ru-RU"/>
              </w:rPr>
              <w:t> </w:t>
            </w:r>
          </w:p>
        </w:tc>
        <w:tc>
          <w:tcPr>
            <w:tcW w:w="334" w:type="pct"/>
            <w:shd w:val="clear" w:color="000000" w:fill="FFFFFF"/>
            <w:vAlign w:val="bottom"/>
          </w:tcPr>
          <w:p w:rsidR="00354E62" w:rsidRPr="00A5746B" w:rsidRDefault="00354E62" w:rsidP="00C52F24">
            <w:pPr>
              <w:jc w:val="right"/>
              <w:rPr>
                <w:rFonts w:eastAsia="Times New Roman"/>
                <w:sz w:val="22"/>
                <w:lang w:eastAsia="ru-RU"/>
              </w:rPr>
            </w:pPr>
            <w:r w:rsidRPr="00A5746B">
              <w:rPr>
                <w:rFonts w:eastAsia="Times New Roman"/>
                <w:sz w:val="22"/>
                <w:lang w:eastAsia="ru-RU"/>
              </w:rPr>
              <w:t>2</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p>
        </w:tc>
        <w:tc>
          <w:tcPr>
            <w:tcW w:w="334" w:type="pct"/>
            <w:shd w:val="clear" w:color="000000" w:fill="FFFFFF"/>
            <w:vAlign w:val="center"/>
          </w:tcPr>
          <w:p w:rsidR="00354E62" w:rsidRPr="00A5746B" w:rsidRDefault="00354E62" w:rsidP="00C52F24">
            <w:pPr>
              <w:jc w:val="center"/>
              <w:rPr>
                <w:rFonts w:eastAsia="Times New Roman"/>
                <w:sz w:val="22"/>
                <w:lang w:eastAsia="ru-RU"/>
              </w:rPr>
            </w:pPr>
          </w:p>
        </w:tc>
        <w:tc>
          <w:tcPr>
            <w:tcW w:w="334" w:type="pct"/>
            <w:shd w:val="clear" w:color="000000" w:fill="FFFFFF"/>
            <w:vAlign w:val="center"/>
          </w:tcPr>
          <w:p w:rsidR="00354E62" w:rsidRPr="00A5746B" w:rsidRDefault="00354E62" w:rsidP="00C52F24">
            <w:pPr>
              <w:jc w:val="center"/>
              <w:rPr>
                <w:rFonts w:eastAsia="Times New Roman"/>
                <w:sz w:val="22"/>
                <w:lang w:eastAsia="ru-RU"/>
              </w:rPr>
            </w:pPr>
          </w:p>
        </w:tc>
        <w:tc>
          <w:tcPr>
            <w:tcW w:w="334" w:type="pct"/>
            <w:shd w:val="clear" w:color="000000" w:fill="FFFFFF"/>
            <w:vAlign w:val="center"/>
          </w:tcPr>
          <w:p w:rsidR="00354E62" w:rsidRPr="00A5746B" w:rsidRDefault="00354E62" w:rsidP="00C52F24">
            <w:pPr>
              <w:jc w:val="center"/>
              <w:rPr>
                <w:rFonts w:eastAsia="Times New Roman"/>
                <w:sz w:val="22"/>
                <w:lang w:eastAsia="ru-RU"/>
              </w:rPr>
            </w:pPr>
          </w:p>
        </w:tc>
        <w:tc>
          <w:tcPr>
            <w:tcW w:w="334" w:type="pct"/>
            <w:shd w:val="clear" w:color="000000" w:fill="FFFFFF"/>
            <w:vAlign w:val="center"/>
          </w:tcPr>
          <w:p w:rsidR="00354E62" w:rsidRPr="00A5746B" w:rsidRDefault="00354E62" w:rsidP="00C52F24">
            <w:pPr>
              <w:jc w:val="center"/>
              <w:rPr>
                <w:rFonts w:eastAsia="Times New Roman"/>
                <w:sz w:val="22"/>
                <w:lang w:eastAsia="ru-RU"/>
              </w:rPr>
            </w:pPr>
          </w:p>
        </w:tc>
        <w:tc>
          <w:tcPr>
            <w:tcW w:w="474" w:type="pct"/>
            <w:shd w:val="clear" w:color="000000" w:fill="FFFFFF"/>
            <w:vAlign w:val="center"/>
          </w:tcPr>
          <w:p w:rsidR="00354E62" w:rsidRPr="00A5746B" w:rsidRDefault="00354E62" w:rsidP="00C52F24">
            <w:pPr>
              <w:jc w:val="center"/>
              <w:rPr>
                <w:rFonts w:eastAsia="Times New Roman"/>
                <w:sz w:val="22"/>
                <w:lang w:eastAsia="ru-RU"/>
              </w:rPr>
            </w:pPr>
          </w:p>
        </w:tc>
        <w:tc>
          <w:tcPr>
            <w:tcW w:w="521" w:type="pct"/>
            <w:shd w:val="clear" w:color="000000" w:fill="FFFFFF"/>
            <w:vAlign w:val="center"/>
          </w:tcPr>
          <w:p w:rsidR="00354E62" w:rsidRPr="00A5746B" w:rsidRDefault="00354E62" w:rsidP="00C52F24">
            <w:pPr>
              <w:jc w:val="center"/>
              <w:rPr>
                <w:rFonts w:eastAsia="Times New Roman"/>
                <w:sz w:val="22"/>
                <w:lang w:eastAsia="ru-RU"/>
              </w:rPr>
            </w:pP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2.1</w:t>
            </w:r>
          </w:p>
        </w:tc>
        <w:tc>
          <w:tcPr>
            <w:tcW w:w="144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Установленная мощность основного об</w:t>
            </w:r>
            <w:r w:rsidRPr="00A5746B">
              <w:rPr>
                <w:rFonts w:eastAsia="Times New Roman"/>
                <w:sz w:val="22"/>
                <w:lang w:eastAsia="ru-RU"/>
              </w:rPr>
              <w:t>о</w:t>
            </w:r>
            <w:r w:rsidRPr="00A5746B">
              <w:rPr>
                <w:rFonts w:eastAsia="Times New Roman"/>
                <w:sz w:val="22"/>
                <w:lang w:eastAsia="ru-RU"/>
              </w:rPr>
              <w:t>рудования</w:t>
            </w:r>
          </w:p>
        </w:tc>
        <w:tc>
          <w:tcPr>
            <w:tcW w:w="27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1,08</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1,08</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1,08</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1,08</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1,08</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1,08</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1,08</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1,08</w:t>
            </w: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lastRenderedPageBreak/>
              <w:t>2.2</w:t>
            </w:r>
          </w:p>
        </w:tc>
        <w:tc>
          <w:tcPr>
            <w:tcW w:w="144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Располагаемая мощность основного об</w:t>
            </w:r>
            <w:r w:rsidRPr="00A5746B">
              <w:rPr>
                <w:rFonts w:eastAsia="Times New Roman"/>
                <w:sz w:val="22"/>
                <w:lang w:eastAsia="ru-RU"/>
              </w:rPr>
              <w:t>о</w:t>
            </w:r>
            <w:r w:rsidRPr="00A5746B">
              <w:rPr>
                <w:rFonts w:eastAsia="Times New Roman"/>
                <w:sz w:val="22"/>
                <w:lang w:eastAsia="ru-RU"/>
              </w:rPr>
              <w:t>рудования</w:t>
            </w:r>
          </w:p>
        </w:tc>
        <w:tc>
          <w:tcPr>
            <w:tcW w:w="27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1,08</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1,08</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1,08</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1,08</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1,08</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1,08</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1,08</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1,08</w:t>
            </w: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2.3</w:t>
            </w:r>
          </w:p>
        </w:tc>
        <w:tc>
          <w:tcPr>
            <w:tcW w:w="144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Ограничения тепловой мощности</w:t>
            </w:r>
          </w:p>
        </w:tc>
        <w:tc>
          <w:tcPr>
            <w:tcW w:w="27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 </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2.4</w:t>
            </w:r>
          </w:p>
        </w:tc>
        <w:tc>
          <w:tcPr>
            <w:tcW w:w="144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Собственные и хозяйственные нужды</w:t>
            </w:r>
          </w:p>
        </w:tc>
        <w:tc>
          <w:tcPr>
            <w:tcW w:w="27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0,00465</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0,00465</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0,00465</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0,00465</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0,00465</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0,00465</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0,00465</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0,00465</w:t>
            </w: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2.5</w:t>
            </w:r>
          </w:p>
        </w:tc>
        <w:tc>
          <w:tcPr>
            <w:tcW w:w="144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 xml:space="preserve">Потери в тепловых сетях от отпущенной тепловой энергии </w:t>
            </w:r>
          </w:p>
        </w:tc>
        <w:tc>
          <w:tcPr>
            <w:tcW w:w="27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0,02398</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0,02398</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0,02398</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0,02398</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0,02398</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0,02398</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0,02398</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0,02398</w:t>
            </w: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2.6</w:t>
            </w:r>
          </w:p>
        </w:tc>
        <w:tc>
          <w:tcPr>
            <w:tcW w:w="144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Присоединенная тепловая нагрузка</w:t>
            </w:r>
          </w:p>
        </w:tc>
        <w:tc>
          <w:tcPr>
            <w:tcW w:w="27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0,403</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0,403</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0,403</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0,403</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0,570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0,570</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0,570</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0,570</w:t>
            </w: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2.7</w:t>
            </w:r>
          </w:p>
        </w:tc>
        <w:tc>
          <w:tcPr>
            <w:tcW w:w="144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Резерв (+)/дефицит (-) тепловой мощности</w:t>
            </w:r>
          </w:p>
        </w:tc>
        <w:tc>
          <w:tcPr>
            <w:tcW w:w="27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0,648</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0,648</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0,648</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0,648</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0,481</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0,481</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0,481</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0,481</w:t>
            </w: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3</w:t>
            </w:r>
          </w:p>
        </w:tc>
        <w:tc>
          <w:tcPr>
            <w:tcW w:w="1448" w:type="pct"/>
            <w:shd w:val="clear" w:color="000000" w:fill="FFFFFF"/>
            <w:vAlign w:val="center"/>
          </w:tcPr>
          <w:p w:rsidR="00354E62" w:rsidRPr="00A5746B" w:rsidRDefault="00354E62" w:rsidP="00C52F24">
            <w:pPr>
              <w:jc w:val="center"/>
              <w:rPr>
                <w:rFonts w:eastAsia="Times New Roman"/>
                <w:b/>
                <w:bCs/>
                <w:sz w:val="22"/>
                <w:lang w:eastAsia="ru-RU"/>
              </w:rPr>
            </w:pPr>
            <w:r w:rsidRPr="00A5746B">
              <w:rPr>
                <w:rFonts w:eastAsia="Times New Roman"/>
                <w:b/>
                <w:bCs/>
                <w:sz w:val="22"/>
                <w:lang w:eastAsia="ru-RU"/>
              </w:rPr>
              <w:t>Котельная (п.Яр, ул. Советская, 1)</w:t>
            </w:r>
          </w:p>
        </w:tc>
        <w:tc>
          <w:tcPr>
            <w:tcW w:w="278" w:type="pct"/>
            <w:shd w:val="clear" w:color="000000" w:fill="FFFFFF"/>
            <w:vAlign w:val="bottom"/>
          </w:tcPr>
          <w:p w:rsidR="00354E62" w:rsidRPr="00A5746B" w:rsidRDefault="00354E62" w:rsidP="00C52F24">
            <w:pPr>
              <w:jc w:val="right"/>
              <w:rPr>
                <w:rFonts w:eastAsia="Times New Roman"/>
                <w:sz w:val="22"/>
                <w:lang w:eastAsia="ru-RU"/>
              </w:rPr>
            </w:pPr>
            <w:r w:rsidRPr="00A5746B">
              <w:rPr>
                <w:rFonts w:eastAsia="Times New Roman"/>
                <w:sz w:val="22"/>
                <w:lang w:eastAsia="ru-RU"/>
              </w:rPr>
              <w:t>3</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p>
        </w:tc>
        <w:tc>
          <w:tcPr>
            <w:tcW w:w="334" w:type="pct"/>
            <w:shd w:val="clear" w:color="000000" w:fill="FFFFFF"/>
            <w:vAlign w:val="center"/>
          </w:tcPr>
          <w:p w:rsidR="00354E62" w:rsidRPr="00A5746B" w:rsidRDefault="00354E62" w:rsidP="00C52F24">
            <w:pPr>
              <w:jc w:val="center"/>
              <w:rPr>
                <w:rFonts w:eastAsia="Times New Roman"/>
                <w:sz w:val="22"/>
                <w:lang w:eastAsia="ru-RU"/>
              </w:rPr>
            </w:pPr>
          </w:p>
        </w:tc>
        <w:tc>
          <w:tcPr>
            <w:tcW w:w="334" w:type="pct"/>
            <w:shd w:val="clear" w:color="000000" w:fill="FFFFFF"/>
            <w:vAlign w:val="center"/>
          </w:tcPr>
          <w:p w:rsidR="00354E62" w:rsidRPr="00A5746B" w:rsidRDefault="00354E62" w:rsidP="00C52F24">
            <w:pPr>
              <w:jc w:val="center"/>
              <w:rPr>
                <w:rFonts w:eastAsia="Times New Roman"/>
                <w:sz w:val="22"/>
                <w:lang w:eastAsia="ru-RU"/>
              </w:rPr>
            </w:pPr>
          </w:p>
        </w:tc>
        <w:tc>
          <w:tcPr>
            <w:tcW w:w="334" w:type="pct"/>
            <w:shd w:val="clear" w:color="000000" w:fill="FFFFFF"/>
            <w:vAlign w:val="center"/>
          </w:tcPr>
          <w:p w:rsidR="00354E62" w:rsidRPr="00A5746B" w:rsidRDefault="00354E62" w:rsidP="00C52F24">
            <w:pPr>
              <w:jc w:val="center"/>
              <w:rPr>
                <w:rFonts w:eastAsia="Times New Roman"/>
                <w:sz w:val="22"/>
                <w:lang w:eastAsia="ru-RU"/>
              </w:rPr>
            </w:pPr>
          </w:p>
        </w:tc>
        <w:tc>
          <w:tcPr>
            <w:tcW w:w="334" w:type="pct"/>
            <w:shd w:val="clear" w:color="000000" w:fill="FFFFFF"/>
            <w:vAlign w:val="center"/>
          </w:tcPr>
          <w:p w:rsidR="00354E62" w:rsidRPr="00A5746B" w:rsidRDefault="00354E62" w:rsidP="00C52F24">
            <w:pPr>
              <w:jc w:val="center"/>
              <w:rPr>
                <w:rFonts w:eastAsia="Times New Roman"/>
                <w:sz w:val="22"/>
                <w:lang w:eastAsia="ru-RU"/>
              </w:rPr>
            </w:pPr>
          </w:p>
        </w:tc>
        <w:tc>
          <w:tcPr>
            <w:tcW w:w="334" w:type="pct"/>
            <w:shd w:val="clear" w:color="000000" w:fill="FFFFFF"/>
            <w:vAlign w:val="center"/>
          </w:tcPr>
          <w:p w:rsidR="00354E62" w:rsidRPr="00A5746B" w:rsidRDefault="00354E62" w:rsidP="00C52F24">
            <w:pPr>
              <w:jc w:val="center"/>
              <w:rPr>
                <w:rFonts w:eastAsia="Times New Roman"/>
                <w:sz w:val="22"/>
                <w:lang w:eastAsia="ru-RU"/>
              </w:rPr>
            </w:pPr>
          </w:p>
        </w:tc>
        <w:tc>
          <w:tcPr>
            <w:tcW w:w="474" w:type="pct"/>
            <w:shd w:val="clear" w:color="000000" w:fill="FFFFFF"/>
            <w:vAlign w:val="center"/>
          </w:tcPr>
          <w:p w:rsidR="00354E62" w:rsidRPr="00A5746B" w:rsidRDefault="00354E62" w:rsidP="00C52F24">
            <w:pPr>
              <w:jc w:val="center"/>
              <w:rPr>
                <w:rFonts w:eastAsia="Times New Roman"/>
                <w:sz w:val="22"/>
                <w:lang w:eastAsia="ru-RU"/>
              </w:rPr>
            </w:pPr>
          </w:p>
        </w:tc>
        <w:tc>
          <w:tcPr>
            <w:tcW w:w="521" w:type="pct"/>
            <w:shd w:val="clear" w:color="000000" w:fill="FFFFFF"/>
            <w:vAlign w:val="center"/>
          </w:tcPr>
          <w:p w:rsidR="00354E62" w:rsidRPr="00A5746B" w:rsidRDefault="00354E62" w:rsidP="00C52F24">
            <w:pPr>
              <w:jc w:val="center"/>
              <w:rPr>
                <w:rFonts w:eastAsia="Times New Roman"/>
                <w:sz w:val="22"/>
                <w:lang w:eastAsia="ru-RU"/>
              </w:rPr>
            </w:pP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3.1</w:t>
            </w:r>
          </w:p>
        </w:tc>
        <w:tc>
          <w:tcPr>
            <w:tcW w:w="144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Установленная мощность основного об</w:t>
            </w:r>
            <w:r w:rsidRPr="00A5746B">
              <w:rPr>
                <w:rFonts w:eastAsia="Times New Roman"/>
                <w:sz w:val="22"/>
                <w:lang w:eastAsia="ru-RU"/>
              </w:rPr>
              <w:t>о</w:t>
            </w:r>
            <w:r w:rsidRPr="00A5746B">
              <w:rPr>
                <w:rFonts w:eastAsia="Times New Roman"/>
                <w:sz w:val="22"/>
                <w:lang w:eastAsia="ru-RU"/>
              </w:rPr>
              <w:t>рудования</w:t>
            </w:r>
          </w:p>
        </w:tc>
        <w:tc>
          <w:tcPr>
            <w:tcW w:w="27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2,219</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2,219</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2,219</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2,219</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2,219</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2,219</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2,219</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2,219</w:t>
            </w: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3.2</w:t>
            </w:r>
          </w:p>
        </w:tc>
        <w:tc>
          <w:tcPr>
            <w:tcW w:w="144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Располагаемая мощность основного об</w:t>
            </w:r>
            <w:r w:rsidRPr="00A5746B">
              <w:rPr>
                <w:rFonts w:eastAsia="Times New Roman"/>
                <w:sz w:val="22"/>
                <w:lang w:eastAsia="ru-RU"/>
              </w:rPr>
              <w:t>о</w:t>
            </w:r>
            <w:r w:rsidRPr="00A5746B">
              <w:rPr>
                <w:rFonts w:eastAsia="Times New Roman"/>
                <w:sz w:val="22"/>
                <w:lang w:eastAsia="ru-RU"/>
              </w:rPr>
              <w:t>рудования</w:t>
            </w:r>
          </w:p>
        </w:tc>
        <w:tc>
          <w:tcPr>
            <w:tcW w:w="27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2,219</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2,219</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2,219</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2,219</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2,219</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2,219</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2,219</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2,219</w:t>
            </w: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3.3</w:t>
            </w:r>
          </w:p>
        </w:tc>
        <w:tc>
          <w:tcPr>
            <w:tcW w:w="144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Ограничения тепловой мощности</w:t>
            </w:r>
          </w:p>
        </w:tc>
        <w:tc>
          <w:tcPr>
            <w:tcW w:w="27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 </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3.4</w:t>
            </w:r>
          </w:p>
        </w:tc>
        <w:tc>
          <w:tcPr>
            <w:tcW w:w="144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Собственные и хозяйственные нужды</w:t>
            </w:r>
          </w:p>
        </w:tc>
        <w:tc>
          <w:tcPr>
            <w:tcW w:w="27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0,01142</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0,01142</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0,01142</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0,01142</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0,01142</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0,01142</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0,01142</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0,01142</w:t>
            </w: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3.5</w:t>
            </w:r>
          </w:p>
        </w:tc>
        <w:tc>
          <w:tcPr>
            <w:tcW w:w="144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 xml:space="preserve">Потери в тепловых сетях от отпущенной тепловой энергии </w:t>
            </w:r>
          </w:p>
        </w:tc>
        <w:tc>
          <w:tcPr>
            <w:tcW w:w="27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0,11988</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0,11988</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0,11988</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0,11988</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0,11988</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0,11988</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0,11988</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0,11988</w:t>
            </w: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3.6</w:t>
            </w:r>
          </w:p>
        </w:tc>
        <w:tc>
          <w:tcPr>
            <w:tcW w:w="144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Присоединенная тепловая нагрузка</w:t>
            </w:r>
          </w:p>
        </w:tc>
        <w:tc>
          <w:tcPr>
            <w:tcW w:w="27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0,975</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0,975</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1,055</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1,055</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1,055</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1,055</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1,055</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1,055</w:t>
            </w: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3.7</w:t>
            </w:r>
          </w:p>
        </w:tc>
        <w:tc>
          <w:tcPr>
            <w:tcW w:w="144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Резерв (+)/дефицит (-) тепловой мощности</w:t>
            </w:r>
          </w:p>
        </w:tc>
        <w:tc>
          <w:tcPr>
            <w:tcW w:w="27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1,113</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1,113</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1,033</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1,033</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1,033</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1,033</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1,033</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1,033</w:t>
            </w: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4</w:t>
            </w:r>
          </w:p>
        </w:tc>
        <w:tc>
          <w:tcPr>
            <w:tcW w:w="1448" w:type="pct"/>
            <w:shd w:val="clear" w:color="000000" w:fill="FFFFFF"/>
            <w:vAlign w:val="center"/>
          </w:tcPr>
          <w:p w:rsidR="00354E62" w:rsidRPr="00A5746B" w:rsidRDefault="00354E62" w:rsidP="00C52F24">
            <w:pPr>
              <w:jc w:val="center"/>
              <w:rPr>
                <w:rFonts w:eastAsia="Times New Roman"/>
                <w:b/>
                <w:bCs/>
                <w:sz w:val="22"/>
                <w:lang w:eastAsia="ru-RU"/>
              </w:rPr>
            </w:pPr>
            <w:r w:rsidRPr="00A5746B">
              <w:rPr>
                <w:rFonts w:eastAsia="Times New Roman"/>
                <w:b/>
                <w:bCs/>
                <w:sz w:val="22"/>
                <w:lang w:eastAsia="ru-RU"/>
              </w:rPr>
              <w:t>Котельная (с.Пудем, ул. Гагарина, 2а)</w:t>
            </w:r>
          </w:p>
        </w:tc>
        <w:tc>
          <w:tcPr>
            <w:tcW w:w="278" w:type="pct"/>
            <w:shd w:val="clear" w:color="000000" w:fill="FFFFFF"/>
            <w:vAlign w:val="bottom"/>
          </w:tcPr>
          <w:p w:rsidR="00354E62" w:rsidRPr="00A5746B" w:rsidRDefault="00354E62" w:rsidP="00C52F24">
            <w:pPr>
              <w:jc w:val="right"/>
              <w:rPr>
                <w:rFonts w:eastAsia="Times New Roman"/>
                <w:sz w:val="22"/>
                <w:lang w:eastAsia="ru-RU"/>
              </w:rPr>
            </w:pPr>
            <w:r w:rsidRPr="00A5746B">
              <w:rPr>
                <w:rFonts w:eastAsia="Times New Roman"/>
                <w:sz w:val="22"/>
                <w:lang w:eastAsia="ru-RU"/>
              </w:rPr>
              <w:t>4</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p>
        </w:tc>
        <w:tc>
          <w:tcPr>
            <w:tcW w:w="334" w:type="pct"/>
            <w:shd w:val="clear" w:color="000000" w:fill="FFFFFF"/>
            <w:vAlign w:val="center"/>
          </w:tcPr>
          <w:p w:rsidR="00354E62" w:rsidRPr="00A5746B" w:rsidRDefault="00354E62" w:rsidP="00C52F24">
            <w:pPr>
              <w:jc w:val="center"/>
              <w:rPr>
                <w:rFonts w:eastAsia="Times New Roman"/>
                <w:sz w:val="22"/>
                <w:lang w:eastAsia="ru-RU"/>
              </w:rPr>
            </w:pPr>
          </w:p>
        </w:tc>
        <w:tc>
          <w:tcPr>
            <w:tcW w:w="334" w:type="pct"/>
            <w:shd w:val="clear" w:color="000000" w:fill="FFFFFF"/>
            <w:vAlign w:val="center"/>
          </w:tcPr>
          <w:p w:rsidR="00354E62" w:rsidRPr="00A5746B" w:rsidRDefault="00354E62" w:rsidP="00C52F24">
            <w:pPr>
              <w:jc w:val="center"/>
              <w:rPr>
                <w:rFonts w:eastAsia="Times New Roman"/>
                <w:sz w:val="22"/>
                <w:lang w:eastAsia="ru-RU"/>
              </w:rPr>
            </w:pPr>
          </w:p>
        </w:tc>
        <w:tc>
          <w:tcPr>
            <w:tcW w:w="334" w:type="pct"/>
            <w:shd w:val="clear" w:color="000000" w:fill="FFFFFF"/>
            <w:vAlign w:val="center"/>
          </w:tcPr>
          <w:p w:rsidR="00354E62" w:rsidRPr="00A5746B" w:rsidRDefault="00354E62" w:rsidP="00C52F24">
            <w:pPr>
              <w:jc w:val="center"/>
              <w:rPr>
                <w:rFonts w:eastAsia="Times New Roman"/>
                <w:sz w:val="22"/>
                <w:lang w:eastAsia="ru-RU"/>
              </w:rPr>
            </w:pPr>
          </w:p>
        </w:tc>
        <w:tc>
          <w:tcPr>
            <w:tcW w:w="334" w:type="pct"/>
            <w:shd w:val="clear" w:color="000000" w:fill="FFFFFF"/>
            <w:vAlign w:val="center"/>
          </w:tcPr>
          <w:p w:rsidR="00354E62" w:rsidRPr="00A5746B" w:rsidRDefault="00354E62" w:rsidP="00C52F24">
            <w:pPr>
              <w:jc w:val="center"/>
              <w:rPr>
                <w:rFonts w:eastAsia="Times New Roman"/>
                <w:sz w:val="22"/>
                <w:lang w:eastAsia="ru-RU"/>
              </w:rPr>
            </w:pPr>
          </w:p>
        </w:tc>
        <w:tc>
          <w:tcPr>
            <w:tcW w:w="334" w:type="pct"/>
            <w:shd w:val="clear" w:color="000000" w:fill="FFFFFF"/>
            <w:vAlign w:val="center"/>
          </w:tcPr>
          <w:p w:rsidR="00354E62" w:rsidRPr="00A5746B" w:rsidRDefault="00354E62" w:rsidP="00C52F24">
            <w:pPr>
              <w:jc w:val="center"/>
              <w:rPr>
                <w:rFonts w:eastAsia="Times New Roman"/>
                <w:sz w:val="22"/>
                <w:lang w:eastAsia="ru-RU"/>
              </w:rPr>
            </w:pPr>
          </w:p>
        </w:tc>
        <w:tc>
          <w:tcPr>
            <w:tcW w:w="474" w:type="pct"/>
            <w:shd w:val="clear" w:color="000000" w:fill="FFFFFF"/>
            <w:vAlign w:val="center"/>
          </w:tcPr>
          <w:p w:rsidR="00354E62" w:rsidRPr="00A5746B" w:rsidRDefault="00354E62" w:rsidP="00C52F24">
            <w:pPr>
              <w:jc w:val="center"/>
              <w:rPr>
                <w:rFonts w:eastAsia="Times New Roman"/>
                <w:sz w:val="22"/>
                <w:lang w:eastAsia="ru-RU"/>
              </w:rPr>
            </w:pPr>
          </w:p>
        </w:tc>
        <w:tc>
          <w:tcPr>
            <w:tcW w:w="521" w:type="pct"/>
            <w:shd w:val="clear" w:color="000000" w:fill="FFFFFF"/>
            <w:vAlign w:val="center"/>
          </w:tcPr>
          <w:p w:rsidR="00354E62" w:rsidRPr="00A5746B" w:rsidRDefault="00354E62" w:rsidP="00C52F24">
            <w:pPr>
              <w:jc w:val="center"/>
              <w:rPr>
                <w:rFonts w:eastAsia="Times New Roman"/>
                <w:sz w:val="22"/>
                <w:lang w:eastAsia="ru-RU"/>
              </w:rPr>
            </w:pP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4.1</w:t>
            </w:r>
          </w:p>
        </w:tc>
        <w:tc>
          <w:tcPr>
            <w:tcW w:w="144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Установленная мощность основного об</w:t>
            </w:r>
            <w:r w:rsidRPr="00A5746B">
              <w:rPr>
                <w:rFonts w:eastAsia="Times New Roman"/>
                <w:sz w:val="22"/>
                <w:lang w:eastAsia="ru-RU"/>
              </w:rPr>
              <w:t>о</w:t>
            </w:r>
            <w:r w:rsidRPr="00A5746B">
              <w:rPr>
                <w:rFonts w:eastAsia="Times New Roman"/>
                <w:sz w:val="22"/>
                <w:lang w:eastAsia="ru-RU"/>
              </w:rPr>
              <w:t>рудования</w:t>
            </w:r>
          </w:p>
        </w:tc>
        <w:tc>
          <w:tcPr>
            <w:tcW w:w="27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4,623</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4,623</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4,623</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4,623</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4,623</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4,623</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4,623</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4,623</w:t>
            </w: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4.2</w:t>
            </w:r>
          </w:p>
        </w:tc>
        <w:tc>
          <w:tcPr>
            <w:tcW w:w="144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Располагаемая мощность основного об</w:t>
            </w:r>
            <w:r w:rsidRPr="00A5746B">
              <w:rPr>
                <w:rFonts w:eastAsia="Times New Roman"/>
                <w:sz w:val="22"/>
                <w:lang w:eastAsia="ru-RU"/>
              </w:rPr>
              <w:t>о</w:t>
            </w:r>
            <w:r w:rsidRPr="00A5746B">
              <w:rPr>
                <w:rFonts w:eastAsia="Times New Roman"/>
                <w:sz w:val="22"/>
                <w:lang w:eastAsia="ru-RU"/>
              </w:rPr>
              <w:t>рудования</w:t>
            </w:r>
          </w:p>
        </w:tc>
        <w:tc>
          <w:tcPr>
            <w:tcW w:w="27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4,623</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4,623</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4,623</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4,623</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4,623</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4,623</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4,623</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4,623</w:t>
            </w: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4.3</w:t>
            </w:r>
          </w:p>
        </w:tc>
        <w:tc>
          <w:tcPr>
            <w:tcW w:w="144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Ограничения тепловой мощности</w:t>
            </w:r>
          </w:p>
        </w:tc>
        <w:tc>
          <w:tcPr>
            <w:tcW w:w="27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 </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4.4</w:t>
            </w:r>
          </w:p>
        </w:tc>
        <w:tc>
          <w:tcPr>
            <w:tcW w:w="144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Собственные и хозяйственные нужды</w:t>
            </w:r>
          </w:p>
        </w:tc>
        <w:tc>
          <w:tcPr>
            <w:tcW w:w="27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0,02978</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0,02978</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0,02978</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0,02978</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0,02978</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0,02978</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0,02978</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0,02978</w:t>
            </w: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4.5</w:t>
            </w:r>
          </w:p>
        </w:tc>
        <w:tc>
          <w:tcPr>
            <w:tcW w:w="144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 xml:space="preserve">Потери в тепловых сетях от отпущенной тепловой энергии </w:t>
            </w:r>
          </w:p>
        </w:tc>
        <w:tc>
          <w:tcPr>
            <w:tcW w:w="27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0,23954</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0,23954</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0,23954</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0,23954</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0,23954</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0,23954</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0,23954</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0,23954</w:t>
            </w: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4.6</w:t>
            </w:r>
          </w:p>
        </w:tc>
        <w:tc>
          <w:tcPr>
            <w:tcW w:w="144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Присоединенная тепловая нагрузка</w:t>
            </w:r>
          </w:p>
        </w:tc>
        <w:tc>
          <w:tcPr>
            <w:tcW w:w="27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1,966</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1,966</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1,966</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1,966</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1,966</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1,966</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2,197</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2,197</w:t>
            </w: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4.7</w:t>
            </w:r>
          </w:p>
        </w:tc>
        <w:tc>
          <w:tcPr>
            <w:tcW w:w="144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Резерв (+)/дефицит (-) тепловой мощности</w:t>
            </w:r>
          </w:p>
        </w:tc>
        <w:tc>
          <w:tcPr>
            <w:tcW w:w="27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2,388</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2,388</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2,388</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2,388</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2,388</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2,388</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2,156</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2,156</w:t>
            </w: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5</w:t>
            </w:r>
          </w:p>
        </w:tc>
        <w:tc>
          <w:tcPr>
            <w:tcW w:w="1448" w:type="pct"/>
            <w:shd w:val="clear" w:color="000000" w:fill="FFFFFF"/>
            <w:vAlign w:val="center"/>
          </w:tcPr>
          <w:p w:rsidR="00354E62" w:rsidRPr="00A5746B" w:rsidRDefault="00354E62" w:rsidP="00C52F24">
            <w:pPr>
              <w:jc w:val="center"/>
              <w:rPr>
                <w:rFonts w:eastAsia="Times New Roman"/>
                <w:b/>
                <w:bCs/>
                <w:sz w:val="22"/>
                <w:lang w:eastAsia="ru-RU"/>
              </w:rPr>
            </w:pPr>
            <w:r w:rsidRPr="00A5746B">
              <w:rPr>
                <w:rFonts w:eastAsia="Times New Roman"/>
                <w:b/>
                <w:bCs/>
                <w:sz w:val="22"/>
                <w:lang w:eastAsia="ru-RU"/>
              </w:rPr>
              <w:t>Котельная (п.Яр, ул. Ф.Васильева, 6а)</w:t>
            </w:r>
          </w:p>
        </w:tc>
        <w:tc>
          <w:tcPr>
            <w:tcW w:w="278" w:type="pct"/>
            <w:shd w:val="clear" w:color="000000" w:fill="FFFFFF"/>
            <w:vAlign w:val="bottom"/>
          </w:tcPr>
          <w:p w:rsidR="00354E62" w:rsidRPr="00A5746B" w:rsidRDefault="00354E62" w:rsidP="00C52F24">
            <w:pPr>
              <w:jc w:val="right"/>
              <w:rPr>
                <w:rFonts w:eastAsia="Times New Roman"/>
                <w:sz w:val="22"/>
                <w:lang w:eastAsia="ru-RU"/>
              </w:rPr>
            </w:pPr>
            <w:r w:rsidRPr="00A5746B">
              <w:rPr>
                <w:rFonts w:eastAsia="Times New Roman"/>
                <w:sz w:val="22"/>
                <w:lang w:eastAsia="ru-RU"/>
              </w:rPr>
              <w:t>5</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p>
        </w:tc>
        <w:tc>
          <w:tcPr>
            <w:tcW w:w="334" w:type="pct"/>
            <w:shd w:val="clear" w:color="000000" w:fill="FFFFFF"/>
            <w:vAlign w:val="center"/>
          </w:tcPr>
          <w:p w:rsidR="00354E62" w:rsidRPr="00A5746B" w:rsidRDefault="00354E62" w:rsidP="00C52F24">
            <w:pPr>
              <w:jc w:val="center"/>
              <w:rPr>
                <w:rFonts w:eastAsia="Times New Roman"/>
                <w:sz w:val="22"/>
                <w:lang w:eastAsia="ru-RU"/>
              </w:rPr>
            </w:pPr>
          </w:p>
        </w:tc>
        <w:tc>
          <w:tcPr>
            <w:tcW w:w="334" w:type="pct"/>
            <w:shd w:val="clear" w:color="000000" w:fill="FFFFFF"/>
            <w:vAlign w:val="center"/>
          </w:tcPr>
          <w:p w:rsidR="00354E62" w:rsidRPr="00A5746B" w:rsidRDefault="00354E62" w:rsidP="00C52F24">
            <w:pPr>
              <w:jc w:val="center"/>
              <w:rPr>
                <w:rFonts w:eastAsia="Times New Roman"/>
                <w:sz w:val="22"/>
                <w:lang w:eastAsia="ru-RU"/>
              </w:rPr>
            </w:pPr>
          </w:p>
        </w:tc>
        <w:tc>
          <w:tcPr>
            <w:tcW w:w="334" w:type="pct"/>
            <w:shd w:val="clear" w:color="000000" w:fill="FFFFFF"/>
            <w:vAlign w:val="center"/>
          </w:tcPr>
          <w:p w:rsidR="00354E62" w:rsidRPr="00A5746B" w:rsidRDefault="00354E62" w:rsidP="00C52F24">
            <w:pPr>
              <w:jc w:val="center"/>
              <w:rPr>
                <w:rFonts w:eastAsia="Times New Roman"/>
                <w:sz w:val="22"/>
                <w:lang w:eastAsia="ru-RU"/>
              </w:rPr>
            </w:pPr>
          </w:p>
        </w:tc>
        <w:tc>
          <w:tcPr>
            <w:tcW w:w="334" w:type="pct"/>
            <w:shd w:val="clear" w:color="000000" w:fill="FFFFFF"/>
            <w:vAlign w:val="center"/>
          </w:tcPr>
          <w:p w:rsidR="00354E62" w:rsidRPr="00A5746B" w:rsidRDefault="00354E62" w:rsidP="00C52F24">
            <w:pPr>
              <w:jc w:val="center"/>
              <w:rPr>
                <w:rFonts w:eastAsia="Times New Roman"/>
                <w:sz w:val="22"/>
                <w:lang w:eastAsia="ru-RU"/>
              </w:rPr>
            </w:pPr>
          </w:p>
        </w:tc>
        <w:tc>
          <w:tcPr>
            <w:tcW w:w="334" w:type="pct"/>
            <w:shd w:val="clear" w:color="000000" w:fill="FFFFFF"/>
            <w:vAlign w:val="center"/>
          </w:tcPr>
          <w:p w:rsidR="00354E62" w:rsidRPr="00A5746B" w:rsidRDefault="00354E62" w:rsidP="00C52F24">
            <w:pPr>
              <w:jc w:val="center"/>
              <w:rPr>
                <w:rFonts w:eastAsia="Times New Roman"/>
                <w:sz w:val="22"/>
                <w:lang w:eastAsia="ru-RU"/>
              </w:rPr>
            </w:pPr>
          </w:p>
        </w:tc>
        <w:tc>
          <w:tcPr>
            <w:tcW w:w="474" w:type="pct"/>
            <w:shd w:val="clear" w:color="000000" w:fill="FFFFFF"/>
            <w:vAlign w:val="center"/>
          </w:tcPr>
          <w:p w:rsidR="00354E62" w:rsidRPr="00A5746B" w:rsidRDefault="00354E62" w:rsidP="00C52F24">
            <w:pPr>
              <w:jc w:val="center"/>
              <w:rPr>
                <w:rFonts w:eastAsia="Times New Roman"/>
                <w:sz w:val="22"/>
                <w:lang w:eastAsia="ru-RU"/>
              </w:rPr>
            </w:pPr>
          </w:p>
        </w:tc>
        <w:tc>
          <w:tcPr>
            <w:tcW w:w="521" w:type="pct"/>
            <w:shd w:val="clear" w:color="000000" w:fill="FFFFFF"/>
            <w:vAlign w:val="center"/>
          </w:tcPr>
          <w:p w:rsidR="00354E62" w:rsidRPr="00A5746B" w:rsidRDefault="00354E62" w:rsidP="00C52F24">
            <w:pPr>
              <w:jc w:val="center"/>
              <w:rPr>
                <w:rFonts w:eastAsia="Times New Roman"/>
                <w:sz w:val="22"/>
                <w:lang w:eastAsia="ru-RU"/>
              </w:rPr>
            </w:pP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5.1</w:t>
            </w:r>
          </w:p>
        </w:tc>
        <w:tc>
          <w:tcPr>
            <w:tcW w:w="144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Установленная мощность основного об</w:t>
            </w:r>
            <w:r w:rsidRPr="00A5746B">
              <w:rPr>
                <w:rFonts w:eastAsia="Times New Roman"/>
                <w:sz w:val="22"/>
                <w:lang w:eastAsia="ru-RU"/>
              </w:rPr>
              <w:t>о</w:t>
            </w:r>
            <w:r w:rsidRPr="00A5746B">
              <w:rPr>
                <w:rFonts w:eastAsia="Times New Roman"/>
                <w:sz w:val="22"/>
                <w:lang w:eastAsia="ru-RU"/>
              </w:rPr>
              <w:t>рудования</w:t>
            </w:r>
          </w:p>
        </w:tc>
        <w:tc>
          <w:tcPr>
            <w:tcW w:w="27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3,698</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3,698</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3,698</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3,698</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3,698</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3,698</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6,02</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7,02</w:t>
            </w: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5.2</w:t>
            </w:r>
          </w:p>
        </w:tc>
        <w:tc>
          <w:tcPr>
            <w:tcW w:w="144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Располагаемая мощность основного об</w:t>
            </w:r>
            <w:r w:rsidRPr="00A5746B">
              <w:rPr>
                <w:rFonts w:eastAsia="Times New Roman"/>
                <w:sz w:val="22"/>
                <w:lang w:eastAsia="ru-RU"/>
              </w:rPr>
              <w:t>о</w:t>
            </w:r>
            <w:r w:rsidRPr="00A5746B">
              <w:rPr>
                <w:rFonts w:eastAsia="Times New Roman"/>
                <w:sz w:val="22"/>
                <w:lang w:eastAsia="ru-RU"/>
              </w:rPr>
              <w:t>рудования</w:t>
            </w:r>
          </w:p>
        </w:tc>
        <w:tc>
          <w:tcPr>
            <w:tcW w:w="27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3,698</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3,698</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3,698</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3,698</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3,698</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3,698</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6,02</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7,02</w:t>
            </w: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lastRenderedPageBreak/>
              <w:t>5.3</w:t>
            </w:r>
          </w:p>
        </w:tc>
        <w:tc>
          <w:tcPr>
            <w:tcW w:w="144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Ограничения тепловой мощности</w:t>
            </w:r>
          </w:p>
        </w:tc>
        <w:tc>
          <w:tcPr>
            <w:tcW w:w="27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 </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5.4</w:t>
            </w:r>
          </w:p>
        </w:tc>
        <w:tc>
          <w:tcPr>
            <w:tcW w:w="144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Собственные и хозяйственные нужды</w:t>
            </w:r>
          </w:p>
        </w:tc>
        <w:tc>
          <w:tcPr>
            <w:tcW w:w="27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0,02546</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0,02546</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0,02546</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0,02546</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0,02546</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0,02546</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0,02546</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0,02546</w:t>
            </w: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5.5</w:t>
            </w:r>
          </w:p>
        </w:tc>
        <w:tc>
          <w:tcPr>
            <w:tcW w:w="144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 xml:space="preserve">Потери в тепловых сетях от отпущенной тепловой энергии </w:t>
            </w:r>
          </w:p>
        </w:tc>
        <w:tc>
          <w:tcPr>
            <w:tcW w:w="27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0,16653</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0,16653</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0,16653</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0,16653</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0,16653</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0,16653</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0,16653</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0,16653</w:t>
            </w: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5.6</w:t>
            </w:r>
          </w:p>
        </w:tc>
        <w:tc>
          <w:tcPr>
            <w:tcW w:w="144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Присоединенная тепловая нагрузка</w:t>
            </w:r>
          </w:p>
        </w:tc>
        <w:tc>
          <w:tcPr>
            <w:tcW w:w="27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2,801</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2,801</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2,841</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2,876</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2,876</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2,876</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2,876</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2,876</w:t>
            </w: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5.7</w:t>
            </w:r>
          </w:p>
        </w:tc>
        <w:tc>
          <w:tcPr>
            <w:tcW w:w="144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Резерв (+)/дефицит (-) тепловой мощности</w:t>
            </w:r>
          </w:p>
        </w:tc>
        <w:tc>
          <w:tcPr>
            <w:tcW w:w="27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0,705</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0,705</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0,665</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0,630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0,630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0,630</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2,952</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3,952</w:t>
            </w: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6</w:t>
            </w:r>
          </w:p>
        </w:tc>
        <w:tc>
          <w:tcPr>
            <w:tcW w:w="1448" w:type="pct"/>
            <w:shd w:val="clear" w:color="000000" w:fill="FFFFFF"/>
            <w:vAlign w:val="center"/>
          </w:tcPr>
          <w:p w:rsidR="00354E62" w:rsidRPr="00A5746B" w:rsidRDefault="00354E62" w:rsidP="00C52F24">
            <w:pPr>
              <w:jc w:val="center"/>
              <w:rPr>
                <w:rFonts w:eastAsia="Times New Roman"/>
                <w:b/>
                <w:bCs/>
                <w:sz w:val="22"/>
                <w:lang w:eastAsia="ru-RU"/>
              </w:rPr>
            </w:pPr>
            <w:r w:rsidRPr="00A5746B">
              <w:rPr>
                <w:rFonts w:eastAsia="Times New Roman"/>
                <w:b/>
                <w:bCs/>
                <w:sz w:val="22"/>
                <w:lang w:eastAsia="ru-RU"/>
              </w:rPr>
              <w:t>Котельная (п.Яр, ул. Ф.Васильева, 29а)</w:t>
            </w:r>
          </w:p>
        </w:tc>
        <w:tc>
          <w:tcPr>
            <w:tcW w:w="278" w:type="pct"/>
            <w:shd w:val="clear" w:color="000000" w:fill="FFFFFF"/>
            <w:vAlign w:val="bottom"/>
          </w:tcPr>
          <w:p w:rsidR="00354E62" w:rsidRPr="00A5746B" w:rsidRDefault="00354E62" w:rsidP="00C52F24">
            <w:pPr>
              <w:jc w:val="right"/>
              <w:rPr>
                <w:rFonts w:eastAsia="Times New Roman"/>
                <w:sz w:val="22"/>
                <w:lang w:eastAsia="ru-RU"/>
              </w:rPr>
            </w:pPr>
            <w:r w:rsidRPr="00A5746B">
              <w:rPr>
                <w:rFonts w:eastAsia="Times New Roman"/>
                <w:sz w:val="22"/>
                <w:lang w:eastAsia="ru-RU"/>
              </w:rPr>
              <w:t>6</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p>
        </w:tc>
        <w:tc>
          <w:tcPr>
            <w:tcW w:w="334" w:type="pct"/>
            <w:shd w:val="clear" w:color="000000" w:fill="FFFFFF"/>
            <w:vAlign w:val="center"/>
          </w:tcPr>
          <w:p w:rsidR="00354E62" w:rsidRPr="00A5746B" w:rsidRDefault="00354E62" w:rsidP="00C52F24">
            <w:pPr>
              <w:jc w:val="center"/>
              <w:rPr>
                <w:rFonts w:eastAsia="Times New Roman"/>
                <w:sz w:val="22"/>
                <w:lang w:eastAsia="ru-RU"/>
              </w:rPr>
            </w:pPr>
          </w:p>
        </w:tc>
        <w:tc>
          <w:tcPr>
            <w:tcW w:w="334" w:type="pct"/>
            <w:shd w:val="clear" w:color="000000" w:fill="FFFFFF"/>
            <w:vAlign w:val="center"/>
          </w:tcPr>
          <w:p w:rsidR="00354E62" w:rsidRPr="00A5746B" w:rsidRDefault="00354E62" w:rsidP="00C52F24">
            <w:pPr>
              <w:jc w:val="center"/>
              <w:rPr>
                <w:rFonts w:eastAsia="Times New Roman"/>
                <w:sz w:val="22"/>
                <w:lang w:eastAsia="ru-RU"/>
              </w:rPr>
            </w:pPr>
          </w:p>
        </w:tc>
        <w:tc>
          <w:tcPr>
            <w:tcW w:w="334" w:type="pct"/>
            <w:shd w:val="clear" w:color="000000" w:fill="FFFFFF"/>
            <w:vAlign w:val="center"/>
          </w:tcPr>
          <w:p w:rsidR="00354E62" w:rsidRPr="00A5746B" w:rsidRDefault="00354E62" w:rsidP="00C52F24">
            <w:pPr>
              <w:jc w:val="center"/>
              <w:rPr>
                <w:rFonts w:eastAsia="Times New Roman"/>
                <w:sz w:val="22"/>
                <w:lang w:eastAsia="ru-RU"/>
              </w:rPr>
            </w:pPr>
          </w:p>
        </w:tc>
        <w:tc>
          <w:tcPr>
            <w:tcW w:w="334" w:type="pct"/>
            <w:shd w:val="clear" w:color="000000" w:fill="FFFFFF"/>
            <w:vAlign w:val="center"/>
          </w:tcPr>
          <w:p w:rsidR="00354E62" w:rsidRPr="00A5746B" w:rsidRDefault="00354E62" w:rsidP="00C52F24">
            <w:pPr>
              <w:jc w:val="center"/>
              <w:rPr>
                <w:rFonts w:eastAsia="Times New Roman"/>
                <w:sz w:val="22"/>
                <w:lang w:eastAsia="ru-RU"/>
              </w:rPr>
            </w:pPr>
          </w:p>
        </w:tc>
        <w:tc>
          <w:tcPr>
            <w:tcW w:w="334" w:type="pct"/>
            <w:shd w:val="clear" w:color="000000" w:fill="FFFFFF"/>
            <w:vAlign w:val="center"/>
          </w:tcPr>
          <w:p w:rsidR="00354E62" w:rsidRPr="00A5746B" w:rsidRDefault="00354E62" w:rsidP="00C52F24">
            <w:pPr>
              <w:jc w:val="center"/>
              <w:rPr>
                <w:rFonts w:eastAsia="Times New Roman"/>
                <w:sz w:val="22"/>
                <w:lang w:eastAsia="ru-RU"/>
              </w:rPr>
            </w:pPr>
          </w:p>
        </w:tc>
        <w:tc>
          <w:tcPr>
            <w:tcW w:w="474" w:type="pct"/>
            <w:shd w:val="clear" w:color="000000" w:fill="FFFFFF"/>
            <w:vAlign w:val="center"/>
          </w:tcPr>
          <w:p w:rsidR="00354E62" w:rsidRPr="00A5746B" w:rsidRDefault="00354E62" w:rsidP="00C52F24">
            <w:pPr>
              <w:jc w:val="center"/>
              <w:rPr>
                <w:rFonts w:eastAsia="Times New Roman"/>
                <w:sz w:val="22"/>
                <w:lang w:eastAsia="ru-RU"/>
              </w:rPr>
            </w:pPr>
          </w:p>
        </w:tc>
        <w:tc>
          <w:tcPr>
            <w:tcW w:w="521" w:type="pct"/>
            <w:shd w:val="clear" w:color="000000" w:fill="FFFFFF"/>
            <w:vAlign w:val="center"/>
          </w:tcPr>
          <w:p w:rsidR="00354E62" w:rsidRPr="00A5746B" w:rsidRDefault="00354E62" w:rsidP="00C52F24">
            <w:pPr>
              <w:jc w:val="center"/>
              <w:rPr>
                <w:rFonts w:eastAsia="Times New Roman"/>
                <w:sz w:val="22"/>
                <w:lang w:eastAsia="ru-RU"/>
              </w:rPr>
            </w:pP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6.1</w:t>
            </w:r>
          </w:p>
        </w:tc>
        <w:tc>
          <w:tcPr>
            <w:tcW w:w="144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Установленная мощность основного об</w:t>
            </w:r>
            <w:r w:rsidRPr="00A5746B">
              <w:rPr>
                <w:rFonts w:eastAsia="Times New Roman"/>
                <w:sz w:val="22"/>
                <w:lang w:eastAsia="ru-RU"/>
              </w:rPr>
              <w:t>о</w:t>
            </w:r>
            <w:r w:rsidRPr="00A5746B">
              <w:rPr>
                <w:rFonts w:eastAsia="Times New Roman"/>
                <w:sz w:val="22"/>
                <w:lang w:eastAsia="ru-RU"/>
              </w:rPr>
              <w:t>рудования</w:t>
            </w:r>
          </w:p>
        </w:tc>
        <w:tc>
          <w:tcPr>
            <w:tcW w:w="27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3,328</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3,328</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3,328</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3,328</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3,328</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3,328</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3,328</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3,328</w:t>
            </w: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6.2</w:t>
            </w:r>
          </w:p>
        </w:tc>
        <w:tc>
          <w:tcPr>
            <w:tcW w:w="144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Располагаемая мощность основного об</w:t>
            </w:r>
            <w:r w:rsidRPr="00A5746B">
              <w:rPr>
                <w:rFonts w:eastAsia="Times New Roman"/>
                <w:sz w:val="22"/>
                <w:lang w:eastAsia="ru-RU"/>
              </w:rPr>
              <w:t>о</w:t>
            </w:r>
            <w:r w:rsidRPr="00A5746B">
              <w:rPr>
                <w:rFonts w:eastAsia="Times New Roman"/>
                <w:sz w:val="22"/>
                <w:lang w:eastAsia="ru-RU"/>
              </w:rPr>
              <w:t>рудования</w:t>
            </w:r>
          </w:p>
        </w:tc>
        <w:tc>
          <w:tcPr>
            <w:tcW w:w="27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3,328</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3,328</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3,328</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3,328</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3,328</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3,328</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3,328</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3,328</w:t>
            </w: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6.3</w:t>
            </w:r>
          </w:p>
        </w:tc>
        <w:tc>
          <w:tcPr>
            <w:tcW w:w="144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Ограничения тепловой мощности</w:t>
            </w:r>
          </w:p>
        </w:tc>
        <w:tc>
          <w:tcPr>
            <w:tcW w:w="27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 </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6.4</w:t>
            </w:r>
          </w:p>
        </w:tc>
        <w:tc>
          <w:tcPr>
            <w:tcW w:w="144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Собственные и хозяйственные нужды</w:t>
            </w:r>
          </w:p>
        </w:tc>
        <w:tc>
          <w:tcPr>
            <w:tcW w:w="27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0,02841</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0,02841</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0,02841</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0,02841</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0,02841</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0,02841</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0,02841</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0,02841</w:t>
            </w: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6.5</w:t>
            </w:r>
          </w:p>
        </w:tc>
        <w:tc>
          <w:tcPr>
            <w:tcW w:w="144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 xml:space="preserve">Потери в тепловых сетях от отпущенной тепловой энергии </w:t>
            </w:r>
          </w:p>
        </w:tc>
        <w:tc>
          <w:tcPr>
            <w:tcW w:w="27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0,11076</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0,11076</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0,11076</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0,11076</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0,11076</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0,11076</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0,11076</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0,11076</w:t>
            </w: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6.6</w:t>
            </w:r>
          </w:p>
        </w:tc>
        <w:tc>
          <w:tcPr>
            <w:tcW w:w="144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Присоединенная тепловая нагрузка</w:t>
            </w:r>
          </w:p>
        </w:tc>
        <w:tc>
          <w:tcPr>
            <w:tcW w:w="27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2,642</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2,642</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2,642</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2,642</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2,642</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2,642</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2,642</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2,642</w:t>
            </w: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6.7</w:t>
            </w:r>
          </w:p>
        </w:tc>
        <w:tc>
          <w:tcPr>
            <w:tcW w:w="144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Резерв (+)/дефицит (-) тепловой мощности</w:t>
            </w:r>
          </w:p>
        </w:tc>
        <w:tc>
          <w:tcPr>
            <w:tcW w:w="27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0,547</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0,547</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0,547</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0,547</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0,547</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0,547</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0,547</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0,547</w:t>
            </w: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7</w:t>
            </w:r>
          </w:p>
        </w:tc>
        <w:tc>
          <w:tcPr>
            <w:tcW w:w="1448" w:type="pct"/>
            <w:shd w:val="clear" w:color="000000" w:fill="FFFFFF"/>
            <w:vAlign w:val="center"/>
          </w:tcPr>
          <w:p w:rsidR="00354E62" w:rsidRPr="00A5746B" w:rsidRDefault="00354E62" w:rsidP="00C52F24">
            <w:pPr>
              <w:jc w:val="center"/>
              <w:rPr>
                <w:rFonts w:eastAsia="Times New Roman"/>
                <w:b/>
                <w:bCs/>
                <w:sz w:val="22"/>
                <w:lang w:eastAsia="ru-RU"/>
              </w:rPr>
            </w:pPr>
            <w:r w:rsidRPr="00A5746B">
              <w:rPr>
                <w:rFonts w:eastAsia="Times New Roman"/>
                <w:b/>
                <w:bCs/>
                <w:sz w:val="22"/>
                <w:lang w:eastAsia="ru-RU"/>
              </w:rPr>
              <w:t>Котельная (д.Зюино, ул. Школьная, 77а)</w:t>
            </w:r>
          </w:p>
        </w:tc>
        <w:tc>
          <w:tcPr>
            <w:tcW w:w="278" w:type="pct"/>
            <w:shd w:val="clear" w:color="000000" w:fill="FFFFFF"/>
            <w:vAlign w:val="bottom"/>
          </w:tcPr>
          <w:p w:rsidR="00354E62" w:rsidRPr="00A5746B" w:rsidRDefault="00354E62" w:rsidP="00C52F24">
            <w:pPr>
              <w:jc w:val="right"/>
              <w:rPr>
                <w:rFonts w:eastAsia="Times New Roman"/>
                <w:sz w:val="22"/>
                <w:lang w:eastAsia="ru-RU"/>
              </w:rPr>
            </w:pPr>
            <w:r w:rsidRPr="00A5746B">
              <w:rPr>
                <w:rFonts w:eastAsia="Times New Roman"/>
                <w:sz w:val="22"/>
                <w:lang w:eastAsia="ru-RU"/>
              </w:rPr>
              <w:t>7</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p>
        </w:tc>
        <w:tc>
          <w:tcPr>
            <w:tcW w:w="334" w:type="pct"/>
            <w:shd w:val="clear" w:color="000000" w:fill="FFFFFF"/>
            <w:vAlign w:val="center"/>
          </w:tcPr>
          <w:p w:rsidR="00354E62" w:rsidRPr="00A5746B" w:rsidRDefault="00354E62" w:rsidP="00C52F24">
            <w:pPr>
              <w:jc w:val="center"/>
              <w:rPr>
                <w:rFonts w:eastAsia="Times New Roman"/>
                <w:sz w:val="22"/>
                <w:lang w:eastAsia="ru-RU"/>
              </w:rPr>
            </w:pPr>
          </w:p>
        </w:tc>
        <w:tc>
          <w:tcPr>
            <w:tcW w:w="334" w:type="pct"/>
            <w:shd w:val="clear" w:color="000000" w:fill="FFFFFF"/>
            <w:vAlign w:val="center"/>
          </w:tcPr>
          <w:p w:rsidR="00354E62" w:rsidRPr="00A5746B" w:rsidRDefault="00354E62" w:rsidP="00C52F24">
            <w:pPr>
              <w:jc w:val="center"/>
              <w:rPr>
                <w:rFonts w:eastAsia="Times New Roman"/>
                <w:sz w:val="22"/>
                <w:lang w:eastAsia="ru-RU"/>
              </w:rPr>
            </w:pPr>
          </w:p>
        </w:tc>
        <w:tc>
          <w:tcPr>
            <w:tcW w:w="334" w:type="pct"/>
            <w:shd w:val="clear" w:color="000000" w:fill="FFFFFF"/>
            <w:vAlign w:val="center"/>
          </w:tcPr>
          <w:p w:rsidR="00354E62" w:rsidRPr="00A5746B" w:rsidRDefault="00354E62" w:rsidP="00C52F24">
            <w:pPr>
              <w:jc w:val="center"/>
              <w:rPr>
                <w:rFonts w:eastAsia="Times New Roman"/>
                <w:sz w:val="22"/>
                <w:lang w:eastAsia="ru-RU"/>
              </w:rPr>
            </w:pPr>
          </w:p>
        </w:tc>
        <w:tc>
          <w:tcPr>
            <w:tcW w:w="334" w:type="pct"/>
            <w:shd w:val="clear" w:color="000000" w:fill="FFFFFF"/>
            <w:vAlign w:val="center"/>
          </w:tcPr>
          <w:p w:rsidR="00354E62" w:rsidRPr="00A5746B" w:rsidRDefault="00354E62" w:rsidP="00C52F24">
            <w:pPr>
              <w:jc w:val="center"/>
              <w:rPr>
                <w:rFonts w:eastAsia="Times New Roman"/>
                <w:sz w:val="22"/>
                <w:lang w:eastAsia="ru-RU"/>
              </w:rPr>
            </w:pPr>
          </w:p>
        </w:tc>
        <w:tc>
          <w:tcPr>
            <w:tcW w:w="334" w:type="pct"/>
            <w:shd w:val="clear" w:color="000000" w:fill="FFFFFF"/>
            <w:vAlign w:val="center"/>
          </w:tcPr>
          <w:p w:rsidR="00354E62" w:rsidRPr="00A5746B" w:rsidRDefault="00354E62" w:rsidP="00C52F24">
            <w:pPr>
              <w:jc w:val="center"/>
              <w:rPr>
                <w:rFonts w:eastAsia="Times New Roman"/>
                <w:sz w:val="22"/>
                <w:lang w:eastAsia="ru-RU"/>
              </w:rPr>
            </w:pPr>
          </w:p>
        </w:tc>
        <w:tc>
          <w:tcPr>
            <w:tcW w:w="474" w:type="pct"/>
            <w:shd w:val="clear" w:color="000000" w:fill="FFFFFF"/>
            <w:vAlign w:val="center"/>
          </w:tcPr>
          <w:p w:rsidR="00354E62" w:rsidRPr="00A5746B" w:rsidRDefault="00354E62" w:rsidP="00C52F24">
            <w:pPr>
              <w:jc w:val="center"/>
              <w:rPr>
                <w:rFonts w:eastAsia="Times New Roman"/>
                <w:sz w:val="22"/>
                <w:lang w:eastAsia="ru-RU"/>
              </w:rPr>
            </w:pPr>
          </w:p>
        </w:tc>
        <w:tc>
          <w:tcPr>
            <w:tcW w:w="521" w:type="pct"/>
            <w:shd w:val="clear" w:color="000000" w:fill="FFFFFF"/>
            <w:vAlign w:val="center"/>
          </w:tcPr>
          <w:p w:rsidR="00354E62" w:rsidRPr="00A5746B" w:rsidRDefault="00354E62" w:rsidP="00C52F24">
            <w:pPr>
              <w:jc w:val="center"/>
              <w:rPr>
                <w:rFonts w:eastAsia="Times New Roman"/>
                <w:sz w:val="22"/>
                <w:lang w:eastAsia="ru-RU"/>
              </w:rPr>
            </w:pP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7.1</w:t>
            </w:r>
          </w:p>
        </w:tc>
        <w:tc>
          <w:tcPr>
            <w:tcW w:w="144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Установленная мощность основного об</w:t>
            </w:r>
            <w:r w:rsidRPr="00A5746B">
              <w:rPr>
                <w:rFonts w:eastAsia="Times New Roman"/>
                <w:sz w:val="22"/>
                <w:lang w:eastAsia="ru-RU"/>
              </w:rPr>
              <w:t>о</w:t>
            </w:r>
            <w:r w:rsidRPr="00A5746B">
              <w:rPr>
                <w:rFonts w:eastAsia="Times New Roman"/>
                <w:sz w:val="22"/>
                <w:lang w:eastAsia="ru-RU"/>
              </w:rPr>
              <w:t>рудования</w:t>
            </w:r>
          </w:p>
        </w:tc>
        <w:tc>
          <w:tcPr>
            <w:tcW w:w="27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0,25</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0,25</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0,25</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0,25</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0,25</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0,25</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0,25</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0,25</w:t>
            </w: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7.2</w:t>
            </w:r>
          </w:p>
        </w:tc>
        <w:tc>
          <w:tcPr>
            <w:tcW w:w="144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Располагаемая мощность основного об</w:t>
            </w:r>
            <w:r w:rsidRPr="00A5746B">
              <w:rPr>
                <w:rFonts w:eastAsia="Times New Roman"/>
                <w:sz w:val="22"/>
                <w:lang w:eastAsia="ru-RU"/>
              </w:rPr>
              <w:t>о</w:t>
            </w:r>
            <w:r w:rsidRPr="00A5746B">
              <w:rPr>
                <w:rFonts w:eastAsia="Times New Roman"/>
                <w:sz w:val="22"/>
                <w:lang w:eastAsia="ru-RU"/>
              </w:rPr>
              <w:t>рудования</w:t>
            </w:r>
          </w:p>
        </w:tc>
        <w:tc>
          <w:tcPr>
            <w:tcW w:w="27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0,250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0,250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0,250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0,250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0,250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0,250</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0,250</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0,250</w:t>
            </w: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7.3</w:t>
            </w:r>
          </w:p>
        </w:tc>
        <w:tc>
          <w:tcPr>
            <w:tcW w:w="144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Ограничения тепловой мощности</w:t>
            </w:r>
          </w:p>
        </w:tc>
        <w:tc>
          <w:tcPr>
            <w:tcW w:w="27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 </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7.4</w:t>
            </w:r>
          </w:p>
        </w:tc>
        <w:tc>
          <w:tcPr>
            <w:tcW w:w="144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Собственные и хозяйственные нужды</w:t>
            </w:r>
          </w:p>
        </w:tc>
        <w:tc>
          <w:tcPr>
            <w:tcW w:w="27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0,0025</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0,0025</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0,0025</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0,0025</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0,0025</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0,0025</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0,0025</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0,0025</w:t>
            </w: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7.5</w:t>
            </w:r>
          </w:p>
        </w:tc>
        <w:tc>
          <w:tcPr>
            <w:tcW w:w="144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 xml:space="preserve">Потери в тепловых сетях от отпущенной тепловой энергии </w:t>
            </w:r>
          </w:p>
        </w:tc>
        <w:tc>
          <w:tcPr>
            <w:tcW w:w="27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0,00295</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0,00295</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0,00295</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0,00295</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0,00295</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0,00295</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0,00295</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0,00295</w:t>
            </w: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7.6</w:t>
            </w:r>
          </w:p>
        </w:tc>
        <w:tc>
          <w:tcPr>
            <w:tcW w:w="144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Присоединенная тепловая нагрузка</w:t>
            </w:r>
          </w:p>
        </w:tc>
        <w:tc>
          <w:tcPr>
            <w:tcW w:w="27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0,214</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0,214</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0,214</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0,214</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0,214</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0,214</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0,214</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0,214</w:t>
            </w: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7.7</w:t>
            </w:r>
          </w:p>
        </w:tc>
        <w:tc>
          <w:tcPr>
            <w:tcW w:w="144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Резерв (+)/дефицит (-) тепловой мощности</w:t>
            </w:r>
          </w:p>
        </w:tc>
        <w:tc>
          <w:tcPr>
            <w:tcW w:w="27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0,031</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0,031</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0,031</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0,031</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0,031</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0,031</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0,031</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0,031</w:t>
            </w: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8</w:t>
            </w:r>
          </w:p>
        </w:tc>
        <w:tc>
          <w:tcPr>
            <w:tcW w:w="1448" w:type="pct"/>
            <w:shd w:val="clear" w:color="000000" w:fill="FFFFFF"/>
            <w:vAlign w:val="center"/>
          </w:tcPr>
          <w:p w:rsidR="00354E62" w:rsidRPr="00A5746B" w:rsidRDefault="00354E62" w:rsidP="00C52F24">
            <w:pPr>
              <w:jc w:val="center"/>
              <w:rPr>
                <w:rFonts w:eastAsia="Times New Roman"/>
                <w:b/>
                <w:bCs/>
                <w:sz w:val="22"/>
                <w:lang w:eastAsia="ru-RU"/>
              </w:rPr>
            </w:pPr>
            <w:r w:rsidRPr="00A5746B">
              <w:rPr>
                <w:rFonts w:eastAsia="Times New Roman"/>
                <w:b/>
                <w:bCs/>
                <w:sz w:val="22"/>
                <w:lang w:eastAsia="ru-RU"/>
              </w:rPr>
              <w:t>Котельная (д.Бачумово, ул. Школьная, 17а)</w:t>
            </w:r>
          </w:p>
        </w:tc>
        <w:tc>
          <w:tcPr>
            <w:tcW w:w="278" w:type="pct"/>
            <w:shd w:val="clear" w:color="000000" w:fill="FFFFFF"/>
            <w:vAlign w:val="bottom"/>
          </w:tcPr>
          <w:p w:rsidR="00354E62" w:rsidRPr="00A5746B" w:rsidRDefault="00354E62" w:rsidP="00C52F24">
            <w:pPr>
              <w:jc w:val="right"/>
              <w:rPr>
                <w:rFonts w:eastAsia="Times New Roman"/>
                <w:sz w:val="22"/>
                <w:lang w:eastAsia="ru-RU"/>
              </w:rPr>
            </w:pPr>
            <w:r w:rsidRPr="00A5746B">
              <w:rPr>
                <w:rFonts w:eastAsia="Times New Roman"/>
                <w:sz w:val="22"/>
                <w:lang w:eastAsia="ru-RU"/>
              </w:rPr>
              <w:t>8</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p>
        </w:tc>
        <w:tc>
          <w:tcPr>
            <w:tcW w:w="334" w:type="pct"/>
            <w:shd w:val="clear" w:color="000000" w:fill="FFFFFF"/>
            <w:vAlign w:val="center"/>
          </w:tcPr>
          <w:p w:rsidR="00354E62" w:rsidRPr="00A5746B" w:rsidRDefault="00354E62" w:rsidP="00C52F24">
            <w:pPr>
              <w:jc w:val="center"/>
              <w:rPr>
                <w:rFonts w:eastAsia="Times New Roman"/>
                <w:sz w:val="22"/>
                <w:lang w:eastAsia="ru-RU"/>
              </w:rPr>
            </w:pPr>
          </w:p>
        </w:tc>
        <w:tc>
          <w:tcPr>
            <w:tcW w:w="334" w:type="pct"/>
            <w:shd w:val="clear" w:color="000000" w:fill="FFFFFF"/>
            <w:vAlign w:val="center"/>
          </w:tcPr>
          <w:p w:rsidR="00354E62" w:rsidRPr="00A5746B" w:rsidRDefault="00354E62" w:rsidP="00C52F24">
            <w:pPr>
              <w:jc w:val="center"/>
              <w:rPr>
                <w:rFonts w:eastAsia="Times New Roman"/>
                <w:sz w:val="22"/>
                <w:lang w:eastAsia="ru-RU"/>
              </w:rPr>
            </w:pPr>
          </w:p>
        </w:tc>
        <w:tc>
          <w:tcPr>
            <w:tcW w:w="334" w:type="pct"/>
            <w:shd w:val="clear" w:color="000000" w:fill="FFFFFF"/>
            <w:vAlign w:val="center"/>
          </w:tcPr>
          <w:p w:rsidR="00354E62" w:rsidRPr="00A5746B" w:rsidRDefault="00354E62" w:rsidP="00C52F24">
            <w:pPr>
              <w:jc w:val="center"/>
              <w:rPr>
                <w:rFonts w:eastAsia="Times New Roman"/>
                <w:sz w:val="22"/>
                <w:lang w:eastAsia="ru-RU"/>
              </w:rPr>
            </w:pPr>
          </w:p>
        </w:tc>
        <w:tc>
          <w:tcPr>
            <w:tcW w:w="334" w:type="pct"/>
            <w:shd w:val="clear" w:color="000000" w:fill="FFFFFF"/>
            <w:vAlign w:val="center"/>
          </w:tcPr>
          <w:p w:rsidR="00354E62" w:rsidRPr="00A5746B" w:rsidRDefault="00354E62" w:rsidP="00C52F24">
            <w:pPr>
              <w:jc w:val="center"/>
              <w:rPr>
                <w:rFonts w:eastAsia="Times New Roman"/>
                <w:sz w:val="22"/>
                <w:lang w:eastAsia="ru-RU"/>
              </w:rPr>
            </w:pPr>
          </w:p>
        </w:tc>
        <w:tc>
          <w:tcPr>
            <w:tcW w:w="334" w:type="pct"/>
            <w:shd w:val="clear" w:color="000000" w:fill="FFFFFF"/>
            <w:vAlign w:val="center"/>
          </w:tcPr>
          <w:p w:rsidR="00354E62" w:rsidRPr="00A5746B" w:rsidRDefault="00354E62" w:rsidP="00C52F24">
            <w:pPr>
              <w:jc w:val="center"/>
              <w:rPr>
                <w:rFonts w:eastAsia="Times New Roman"/>
                <w:sz w:val="22"/>
                <w:lang w:eastAsia="ru-RU"/>
              </w:rPr>
            </w:pPr>
          </w:p>
        </w:tc>
        <w:tc>
          <w:tcPr>
            <w:tcW w:w="474" w:type="pct"/>
            <w:shd w:val="clear" w:color="000000" w:fill="FFFFFF"/>
            <w:vAlign w:val="center"/>
          </w:tcPr>
          <w:p w:rsidR="00354E62" w:rsidRPr="00A5746B" w:rsidRDefault="00354E62" w:rsidP="00C52F24">
            <w:pPr>
              <w:jc w:val="center"/>
              <w:rPr>
                <w:rFonts w:eastAsia="Times New Roman"/>
                <w:sz w:val="22"/>
                <w:lang w:eastAsia="ru-RU"/>
              </w:rPr>
            </w:pPr>
          </w:p>
        </w:tc>
        <w:tc>
          <w:tcPr>
            <w:tcW w:w="521" w:type="pct"/>
            <w:shd w:val="clear" w:color="000000" w:fill="FFFFFF"/>
            <w:vAlign w:val="center"/>
          </w:tcPr>
          <w:p w:rsidR="00354E62" w:rsidRPr="00A5746B" w:rsidRDefault="00354E62" w:rsidP="00C52F24">
            <w:pPr>
              <w:jc w:val="center"/>
              <w:rPr>
                <w:rFonts w:eastAsia="Times New Roman"/>
                <w:sz w:val="22"/>
                <w:lang w:eastAsia="ru-RU"/>
              </w:rPr>
            </w:pP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8.1</w:t>
            </w:r>
          </w:p>
        </w:tc>
        <w:tc>
          <w:tcPr>
            <w:tcW w:w="144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Установленная мощность основного об</w:t>
            </w:r>
            <w:r w:rsidRPr="00A5746B">
              <w:rPr>
                <w:rFonts w:eastAsia="Times New Roman"/>
                <w:sz w:val="22"/>
                <w:lang w:eastAsia="ru-RU"/>
              </w:rPr>
              <w:t>о</w:t>
            </w:r>
            <w:r w:rsidRPr="00A5746B">
              <w:rPr>
                <w:rFonts w:eastAsia="Times New Roman"/>
                <w:sz w:val="22"/>
                <w:lang w:eastAsia="ru-RU"/>
              </w:rPr>
              <w:t>рудования</w:t>
            </w:r>
          </w:p>
        </w:tc>
        <w:tc>
          <w:tcPr>
            <w:tcW w:w="27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0,68</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0,68</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0,68</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0,68</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0,68</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0,68</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0,68</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0,68</w:t>
            </w: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8.2</w:t>
            </w:r>
          </w:p>
        </w:tc>
        <w:tc>
          <w:tcPr>
            <w:tcW w:w="144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Располагаемая мощность основного об</w:t>
            </w:r>
            <w:r w:rsidRPr="00A5746B">
              <w:rPr>
                <w:rFonts w:eastAsia="Times New Roman"/>
                <w:sz w:val="22"/>
                <w:lang w:eastAsia="ru-RU"/>
              </w:rPr>
              <w:t>о</w:t>
            </w:r>
            <w:r w:rsidRPr="00A5746B">
              <w:rPr>
                <w:rFonts w:eastAsia="Times New Roman"/>
                <w:sz w:val="22"/>
                <w:lang w:eastAsia="ru-RU"/>
              </w:rPr>
              <w:t>рудования</w:t>
            </w:r>
          </w:p>
        </w:tc>
        <w:tc>
          <w:tcPr>
            <w:tcW w:w="27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0,68</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0,68</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0,68</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0,68</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0,68</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0,68</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0,68</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0,68</w:t>
            </w: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8.3</w:t>
            </w:r>
          </w:p>
        </w:tc>
        <w:tc>
          <w:tcPr>
            <w:tcW w:w="144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Ограничения тепловой мощности</w:t>
            </w:r>
          </w:p>
        </w:tc>
        <w:tc>
          <w:tcPr>
            <w:tcW w:w="27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lastRenderedPageBreak/>
              <w:t>8.4</w:t>
            </w:r>
          </w:p>
        </w:tc>
        <w:tc>
          <w:tcPr>
            <w:tcW w:w="144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Собственные и хозяйственные нужды</w:t>
            </w:r>
          </w:p>
        </w:tc>
        <w:tc>
          <w:tcPr>
            <w:tcW w:w="27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0,00302</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0,00302</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0,00302</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0,00302</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0,00302</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0,00302</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0,00302</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0,00302</w:t>
            </w: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8.5</w:t>
            </w:r>
          </w:p>
        </w:tc>
        <w:tc>
          <w:tcPr>
            <w:tcW w:w="144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 xml:space="preserve">Потери в тепловых сетях от отпущенной тепловой энергии </w:t>
            </w:r>
          </w:p>
        </w:tc>
        <w:tc>
          <w:tcPr>
            <w:tcW w:w="27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0,01775</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0,01775</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0,01775</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0,01775</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0,01775</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0,01775</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0,01775</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0,01775</w:t>
            </w: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8.6</w:t>
            </w:r>
          </w:p>
        </w:tc>
        <w:tc>
          <w:tcPr>
            <w:tcW w:w="144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Присоединенная тепловая нагрузка</w:t>
            </w:r>
          </w:p>
        </w:tc>
        <w:tc>
          <w:tcPr>
            <w:tcW w:w="27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0,289</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0,289</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0,289</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0,289</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0,289</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0,289</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0,289</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0,289</w:t>
            </w: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8.7</w:t>
            </w:r>
          </w:p>
        </w:tc>
        <w:tc>
          <w:tcPr>
            <w:tcW w:w="144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Резерв (+)/дефицит (-) тепловой мощности</w:t>
            </w:r>
          </w:p>
        </w:tc>
        <w:tc>
          <w:tcPr>
            <w:tcW w:w="27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0,388</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0,388</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0,388</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0,388</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0,388</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0,388</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0,388</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0,388</w:t>
            </w: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9</w:t>
            </w:r>
          </w:p>
        </w:tc>
        <w:tc>
          <w:tcPr>
            <w:tcW w:w="1448" w:type="pct"/>
            <w:shd w:val="clear" w:color="000000" w:fill="FFFFFF"/>
            <w:vAlign w:val="center"/>
          </w:tcPr>
          <w:p w:rsidR="00354E62" w:rsidRPr="00A5746B" w:rsidRDefault="00354E62" w:rsidP="00C52F24">
            <w:pPr>
              <w:jc w:val="center"/>
              <w:rPr>
                <w:rFonts w:eastAsia="Times New Roman"/>
                <w:b/>
                <w:bCs/>
                <w:sz w:val="22"/>
                <w:lang w:eastAsia="ru-RU"/>
              </w:rPr>
            </w:pPr>
            <w:r w:rsidRPr="00A5746B">
              <w:rPr>
                <w:rFonts w:eastAsia="Times New Roman"/>
                <w:b/>
                <w:bCs/>
                <w:sz w:val="22"/>
                <w:lang w:eastAsia="ru-RU"/>
              </w:rPr>
              <w:t>Котельная (д. Ворца, ул. Чапаевская, 66)</w:t>
            </w:r>
          </w:p>
        </w:tc>
        <w:tc>
          <w:tcPr>
            <w:tcW w:w="278" w:type="pct"/>
            <w:shd w:val="clear" w:color="000000" w:fill="FFFFFF"/>
            <w:vAlign w:val="bottom"/>
          </w:tcPr>
          <w:p w:rsidR="00354E62" w:rsidRPr="00A5746B" w:rsidRDefault="00354E62" w:rsidP="00C52F24">
            <w:pPr>
              <w:jc w:val="right"/>
              <w:rPr>
                <w:rFonts w:eastAsia="Times New Roman"/>
                <w:sz w:val="22"/>
                <w:lang w:eastAsia="ru-RU"/>
              </w:rPr>
            </w:pPr>
            <w:r w:rsidRPr="00A5746B">
              <w:rPr>
                <w:rFonts w:eastAsia="Times New Roman"/>
                <w:sz w:val="22"/>
                <w:lang w:eastAsia="ru-RU"/>
              </w:rPr>
              <w:t>9</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p>
        </w:tc>
        <w:tc>
          <w:tcPr>
            <w:tcW w:w="334" w:type="pct"/>
            <w:shd w:val="clear" w:color="000000" w:fill="FFFFFF"/>
            <w:vAlign w:val="center"/>
          </w:tcPr>
          <w:p w:rsidR="00354E62" w:rsidRPr="00A5746B" w:rsidRDefault="00354E62" w:rsidP="00C52F24">
            <w:pPr>
              <w:jc w:val="center"/>
              <w:rPr>
                <w:rFonts w:eastAsia="Times New Roman"/>
                <w:sz w:val="22"/>
                <w:lang w:eastAsia="ru-RU"/>
              </w:rPr>
            </w:pPr>
          </w:p>
        </w:tc>
        <w:tc>
          <w:tcPr>
            <w:tcW w:w="334" w:type="pct"/>
            <w:shd w:val="clear" w:color="000000" w:fill="FFFFFF"/>
            <w:vAlign w:val="center"/>
          </w:tcPr>
          <w:p w:rsidR="00354E62" w:rsidRPr="00A5746B" w:rsidRDefault="00354E62" w:rsidP="00C52F24">
            <w:pPr>
              <w:jc w:val="center"/>
              <w:rPr>
                <w:rFonts w:eastAsia="Times New Roman"/>
                <w:sz w:val="22"/>
                <w:lang w:eastAsia="ru-RU"/>
              </w:rPr>
            </w:pPr>
          </w:p>
        </w:tc>
        <w:tc>
          <w:tcPr>
            <w:tcW w:w="334" w:type="pct"/>
            <w:shd w:val="clear" w:color="000000" w:fill="FFFFFF"/>
            <w:vAlign w:val="center"/>
          </w:tcPr>
          <w:p w:rsidR="00354E62" w:rsidRPr="00A5746B" w:rsidRDefault="00354E62" w:rsidP="00C52F24">
            <w:pPr>
              <w:jc w:val="center"/>
              <w:rPr>
                <w:rFonts w:eastAsia="Times New Roman"/>
                <w:sz w:val="22"/>
                <w:lang w:eastAsia="ru-RU"/>
              </w:rPr>
            </w:pPr>
          </w:p>
        </w:tc>
        <w:tc>
          <w:tcPr>
            <w:tcW w:w="334" w:type="pct"/>
            <w:shd w:val="clear" w:color="000000" w:fill="FFFFFF"/>
            <w:vAlign w:val="center"/>
          </w:tcPr>
          <w:p w:rsidR="00354E62" w:rsidRPr="00A5746B" w:rsidRDefault="00354E62" w:rsidP="00C52F24">
            <w:pPr>
              <w:jc w:val="center"/>
              <w:rPr>
                <w:rFonts w:eastAsia="Times New Roman"/>
                <w:sz w:val="22"/>
                <w:lang w:eastAsia="ru-RU"/>
              </w:rPr>
            </w:pPr>
          </w:p>
        </w:tc>
        <w:tc>
          <w:tcPr>
            <w:tcW w:w="334" w:type="pct"/>
            <w:shd w:val="clear" w:color="000000" w:fill="FFFFFF"/>
            <w:vAlign w:val="center"/>
          </w:tcPr>
          <w:p w:rsidR="00354E62" w:rsidRPr="00A5746B" w:rsidRDefault="00354E62" w:rsidP="00C52F24">
            <w:pPr>
              <w:jc w:val="center"/>
              <w:rPr>
                <w:rFonts w:eastAsia="Times New Roman"/>
                <w:sz w:val="22"/>
                <w:lang w:eastAsia="ru-RU"/>
              </w:rPr>
            </w:pPr>
          </w:p>
        </w:tc>
        <w:tc>
          <w:tcPr>
            <w:tcW w:w="474" w:type="pct"/>
            <w:shd w:val="clear" w:color="000000" w:fill="FFFFFF"/>
            <w:vAlign w:val="center"/>
          </w:tcPr>
          <w:p w:rsidR="00354E62" w:rsidRPr="00A5746B" w:rsidRDefault="00354E62" w:rsidP="00C52F24">
            <w:pPr>
              <w:jc w:val="center"/>
              <w:rPr>
                <w:rFonts w:eastAsia="Times New Roman"/>
                <w:sz w:val="22"/>
                <w:lang w:eastAsia="ru-RU"/>
              </w:rPr>
            </w:pPr>
          </w:p>
        </w:tc>
        <w:tc>
          <w:tcPr>
            <w:tcW w:w="521" w:type="pct"/>
            <w:shd w:val="clear" w:color="000000" w:fill="FFFFFF"/>
            <w:vAlign w:val="center"/>
          </w:tcPr>
          <w:p w:rsidR="00354E62" w:rsidRPr="00A5746B" w:rsidRDefault="00354E62" w:rsidP="00C52F24">
            <w:pPr>
              <w:jc w:val="center"/>
              <w:rPr>
                <w:rFonts w:eastAsia="Times New Roman"/>
                <w:sz w:val="22"/>
                <w:lang w:eastAsia="ru-RU"/>
              </w:rPr>
            </w:pP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9.1</w:t>
            </w:r>
          </w:p>
        </w:tc>
        <w:tc>
          <w:tcPr>
            <w:tcW w:w="144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Установленная мощность основного об</w:t>
            </w:r>
            <w:r w:rsidRPr="00A5746B">
              <w:rPr>
                <w:rFonts w:eastAsia="Times New Roman"/>
                <w:sz w:val="22"/>
                <w:lang w:eastAsia="ru-RU"/>
              </w:rPr>
              <w:t>о</w:t>
            </w:r>
            <w:r w:rsidRPr="00A5746B">
              <w:rPr>
                <w:rFonts w:eastAsia="Times New Roman"/>
                <w:sz w:val="22"/>
                <w:lang w:eastAsia="ru-RU"/>
              </w:rPr>
              <w:t>рудования</w:t>
            </w:r>
          </w:p>
        </w:tc>
        <w:tc>
          <w:tcPr>
            <w:tcW w:w="27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0,44</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0,44</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0,44</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0,44</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0,44</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0,44</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0,44</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0,44</w:t>
            </w: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9.2</w:t>
            </w:r>
          </w:p>
        </w:tc>
        <w:tc>
          <w:tcPr>
            <w:tcW w:w="144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Располагаемая мощность основного об</w:t>
            </w:r>
            <w:r w:rsidRPr="00A5746B">
              <w:rPr>
                <w:rFonts w:eastAsia="Times New Roman"/>
                <w:sz w:val="22"/>
                <w:lang w:eastAsia="ru-RU"/>
              </w:rPr>
              <w:t>о</w:t>
            </w:r>
            <w:r w:rsidRPr="00A5746B">
              <w:rPr>
                <w:rFonts w:eastAsia="Times New Roman"/>
                <w:sz w:val="22"/>
                <w:lang w:eastAsia="ru-RU"/>
              </w:rPr>
              <w:t>рудования</w:t>
            </w:r>
          </w:p>
        </w:tc>
        <w:tc>
          <w:tcPr>
            <w:tcW w:w="27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0,44</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0,44</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0,44</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0,44</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0,4</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0,4</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0,4</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0,4</w:t>
            </w: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9.3</w:t>
            </w:r>
          </w:p>
        </w:tc>
        <w:tc>
          <w:tcPr>
            <w:tcW w:w="144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Ограничения тепловой мощности</w:t>
            </w:r>
          </w:p>
        </w:tc>
        <w:tc>
          <w:tcPr>
            <w:tcW w:w="27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 </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9.4</w:t>
            </w:r>
          </w:p>
        </w:tc>
        <w:tc>
          <w:tcPr>
            <w:tcW w:w="144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Собственные и хозяйственные нужды</w:t>
            </w:r>
          </w:p>
        </w:tc>
        <w:tc>
          <w:tcPr>
            <w:tcW w:w="27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0,00264</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0,00264</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0,00264</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0,00264</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0,00264</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0,00264</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0,00264</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0,00264</w:t>
            </w: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9.5</w:t>
            </w:r>
          </w:p>
        </w:tc>
        <w:tc>
          <w:tcPr>
            <w:tcW w:w="144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 xml:space="preserve">Потери в тепловых сетях от отпущенной тепловой энергии </w:t>
            </w:r>
          </w:p>
        </w:tc>
        <w:tc>
          <w:tcPr>
            <w:tcW w:w="27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0,01197</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0,01197</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0,01197</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0,01197</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0,01197</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0,01197</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0,01197</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0,01197</w:t>
            </w: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9.6</w:t>
            </w:r>
          </w:p>
        </w:tc>
        <w:tc>
          <w:tcPr>
            <w:tcW w:w="144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Присоединенная тепловая нагрузка</w:t>
            </w:r>
          </w:p>
        </w:tc>
        <w:tc>
          <w:tcPr>
            <w:tcW w:w="27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0,306</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0,306</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0,306</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0,306</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0,306</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0,306</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0,306</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0,306</w:t>
            </w: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9.7</w:t>
            </w:r>
          </w:p>
        </w:tc>
        <w:tc>
          <w:tcPr>
            <w:tcW w:w="144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Резерв (+)/дефицит (-) тепловой мощности</w:t>
            </w:r>
          </w:p>
        </w:tc>
        <w:tc>
          <w:tcPr>
            <w:tcW w:w="27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0,119</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0,119</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0,119</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0,119</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0,119</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0,119</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0,119</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0,119</w:t>
            </w: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10</w:t>
            </w:r>
          </w:p>
        </w:tc>
        <w:tc>
          <w:tcPr>
            <w:tcW w:w="1448" w:type="pct"/>
            <w:shd w:val="clear" w:color="000000" w:fill="FFFFFF"/>
            <w:vAlign w:val="center"/>
          </w:tcPr>
          <w:p w:rsidR="00354E62" w:rsidRPr="00A5746B" w:rsidRDefault="00354E62" w:rsidP="00C52F24">
            <w:pPr>
              <w:jc w:val="center"/>
              <w:rPr>
                <w:rFonts w:eastAsia="Times New Roman"/>
                <w:b/>
                <w:bCs/>
                <w:sz w:val="22"/>
                <w:lang w:eastAsia="ru-RU"/>
              </w:rPr>
            </w:pPr>
            <w:r w:rsidRPr="00A5746B">
              <w:rPr>
                <w:rFonts w:eastAsia="Times New Roman"/>
                <w:b/>
                <w:bCs/>
                <w:sz w:val="22"/>
                <w:lang w:eastAsia="ru-RU"/>
              </w:rPr>
              <w:t>Котельная (с.Укан, ул. Советская, 15б)</w:t>
            </w:r>
          </w:p>
        </w:tc>
        <w:tc>
          <w:tcPr>
            <w:tcW w:w="278" w:type="pct"/>
            <w:shd w:val="clear" w:color="000000" w:fill="FFFFFF"/>
            <w:vAlign w:val="bottom"/>
          </w:tcPr>
          <w:p w:rsidR="00354E62" w:rsidRPr="00A5746B" w:rsidRDefault="00354E62" w:rsidP="00C52F24">
            <w:pPr>
              <w:jc w:val="right"/>
              <w:rPr>
                <w:rFonts w:eastAsia="Times New Roman"/>
                <w:sz w:val="22"/>
                <w:lang w:eastAsia="ru-RU"/>
              </w:rPr>
            </w:pPr>
            <w:r w:rsidRPr="00A5746B">
              <w:rPr>
                <w:rFonts w:eastAsia="Times New Roman"/>
                <w:sz w:val="22"/>
                <w:lang w:eastAsia="ru-RU"/>
              </w:rPr>
              <w:t>10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p>
        </w:tc>
        <w:tc>
          <w:tcPr>
            <w:tcW w:w="334" w:type="pct"/>
            <w:shd w:val="clear" w:color="000000" w:fill="FFFFFF"/>
            <w:vAlign w:val="center"/>
          </w:tcPr>
          <w:p w:rsidR="00354E62" w:rsidRPr="00A5746B" w:rsidRDefault="00354E62" w:rsidP="00C52F24">
            <w:pPr>
              <w:jc w:val="center"/>
              <w:rPr>
                <w:rFonts w:eastAsia="Times New Roman"/>
                <w:sz w:val="22"/>
                <w:lang w:eastAsia="ru-RU"/>
              </w:rPr>
            </w:pPr>
          </w:p>
        </w:tc>
        <w:tc>
          <w:tcPr>
            <w:tcW w:w="334" w:type="pct"/>
            <w:shd w:val="clear" w:color="000000" w:fill="FFFFFF"/>
            <w:vAlign w:val="center"/>
          </w:tcPr>
          <w:p w:rsidR="00354E62" w:rsidRPr="00A5746B" w:rsidRDefault="00354E62" w:rsidP="00C52F24">
            <w:pPr>
              <w:jc w:val="center"/>
              <w:rPr>
                <w:rFonts w:eastAsia="Times New Roman"/>
                <w:sz w:val="22"/>
                <w:lang w:eastAsia="ru-RU"/>
              </w:rPr>
            </w:pPr>
          </w:p>
        </w:tc>
        <w:tc>
          <w:tcPr>
            <w:tcW w:w="334" w:type="pct"/>
            <w:shd w:val="clear" w:color="000000" w:fill="FFFFFF"/>
            <w:vAlign w:val="center"/>
          </w:tcPr>
          <w:p w:rsidR="00354E62" w:rsidRPr="00A5746B" w:rsidRDefault="00354E62" w:rsidP="00C52F24">
            <w:pPr>
              <w:jc w:val="center"/>
              <w:rPr>
                <w:rFonts w:eastAsia="Times New Roman"/>
                <w:sz w:val="22"/>
                <w:lang w:eastAsia="ru-RU"/>
              </w:rPr>
            </w:pPr>
          </w:p>
        </w:tc>
        <w:tc>
          <w:tcPr>
            <w:tcW w:w="334" w:type="pct"/>
            <w:shd w:val="clear" w:color="000000" w:fill="FFFFFF"/>
            <w:vAlign w:val="center"/>
          </w:tcPr>
          <w:p w:rsidR="00354E62" w:rsidRPr="00A5746B" w:rsidRDefault="00354E62" w:rsidP="00C52F24">
            <w:pPr>
              <w:jc w:val="center"/>
              <w:rPr>
                <w:rFonts w:eastAsia="Times New Roman"/>
                <w:sz w:val="22"/>
                <w:lang w:eastAsia="ru-RU"/>
              </w:rPr>
            </w:pPr>
          </w:p>
        </w:tc>
        <w:tc>
          <w:tcPr>
            <w:tcW w:w="334" w:type="pct"/>
            <w:shd w:val="clear" w:color="000000" w:fill="FFFFFF"/>
            <w:vAlign w:val="center"/>
          </w:tcPr>
          <w:p w:rsidR="00354E62" w:rsidRPr="00A5746B" w:rsidRDefault="00354E62" w:rsidP="00C52F24">
            <w:pPr>
              <w:jc w:val="center"/>
              <w:rPr>
                <w:rFonts w:eastAsia="Times New Roman"/>
                <w:sz w:val="22"/>
                <w:lang w:eastAsia="ru-RU"/>
              </w:rPr>
            </w:pPr>
          </w:p>
        </w:tc>
        <w:tc>
          <w:tcPr>
            <w:tcW w:w="474" w:type="pct"/>
            <w:shd w:val="clear" w:color="000000" w:fill="FFFFFF"/>
            <w:vAlign w:val="center"/>
          </w:tcPr>
          <w:p w:rsidR="00354E62" w:rsidRPr="00A5746B" w:rsidRDefault="00354E62" w:rsidP="00C52F24">
            <w:pPr>
              <w:jc w:val="center"/>
              <w:rPr>
                <w:rFonts w:eastAsia="Times New Roman"/>
                <w:sz w:val="22"/>
                <w:lang w:eastAsia="ru-RU"/>
              </w:rPr>
            </w:pPr>
          </w:p>
        </w:tc>
        <w:tc>
          <w:tcPr>
            <w:tcW w:w="521" w:type="pct"/>
            <w:shd w:val="clear" w:color="000000" w:fill="FFFFFF"/>
            <w:vAlign w:val="center"/>
          </w:tcPr>
          <w:p w:rsidR="00354E62" w:rsidRPr="00A5746B" w:rsidRDefault="00354E62" w:rsidP="00C52F24">
            <w:pPr>
              <w:jc w:val="center"/>
              <w:rPr>
                <w:rFonts w:eastAsia="Times New Roman"/>
                <w:sz w:val="22"/>
                <w:lang w:eastAsia="ru-RU"/>
              </w:rPr>
            </w:pP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10.1</w:t>
            </w:r>
          </w:p>
        </w:tc>
        <w:tc>
          <w:tcPr>
            <w:tcW w:w="144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Установленная мощность основного об</w:t>
            </w:r>
            <w:r w:rsidRPr="00A5746B">
              <w:rPr>
                <w:rFonts w:eastAsia="Times New Roman"/>
                <w:sz w:val="22"/>
                <w:lang w:eastAsia="ru-RU"/>
              </w:rPr>
              <w:t>о</w:t>
            </w:r>
            <w:r w:rsidRPr="00A5746B">
              <w:rPr>
                <w:rFonts w:eastAsia="Times New Roman"/>
                <w:sz w:val="22"/>
                <w:lang w:eastAsia="ru-RU"/>
              </w:rPr>
              <w:t>рудования</w:t>
            </w:r>
          </w:p>
        </w:tc>
        <w:tc>
          <w:tcPr>
            <w:tcW w:w="27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0,44</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0,44</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0,44</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0,44</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0,44</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0,44</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0,44</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0,44</w:t>
            </w: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10.2</w:t>
            </w:r>
          </w:p>
        </w:tc>
        <w:tc>
          <w:tcPr>
            <w:tcW w:w="144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Располагаемая мощность основного об</w:t>
            </w:r>
            <w:r w:rsidRPr="00A5746B">
              <w:rPr>
                <w:rFonts w:eastAsia="Times New Roman"/>
                <w:sz w:val="22"/>
                <w:lang w:eastAsia="ru-RU"/>
              </w:rPr>
              <w:t>о</w:t>
            </w:r>
            <w:r w:rsidRPr="00A5746B">
              <w:rPr>
                <w:rFonts w:eastAsia="Times New Roman"/>
                <w:sz w:val="22"/>
                <w:lang w:eastAsia="ru-RU"/>
              </w:rPr>
              <w:t>рудования</w:t>
            </w:r>
          </w:p>
        </w:tc>
        <w:tc>
          <w:tcPr>
            <w:tcW w:w="27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0,44</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0,44</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0,44</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0,44</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0,44</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0,44</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0,44</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0,44</w:t>
            </w: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10.3</w:t>
            </w:r>
          </w:p>
        </w:tc>
        <w:tc>
          <w:tcPr>
            <w:tcW w:w="144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Ограничения тепловой мощности</w:t>
            </w:r>
          </w:p>
        </w:tc>
        <w:tc>
          <w:tcPr>
            <w:tcW w:w="27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 </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10.4</w:t>
            </w:r>
          </w:p>
        </w:tc>
        <w:tc>
          <w:tcPr>
            <w:tcW w:w="144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Собственные и хозяйственные нужды</w:t>
            </w:r>
          </w:p>
        </w:tc>
        <w:tc>
          <w:tcPr>
            <w:tcW w:w="27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0,00277</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0,00277</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0,00277</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0,00277</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0,00277</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0,00277</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0,00277</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0,00277</w:t>
            </w: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10.5</w:t>
            </w:r>
          </w:p>
        </w:tc>
        <w:tc>
          <w:tcPr>
            <w:tcW w:w="144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 xml:space="preserve">Потери в тепловых сетях от отпущенной тепловой энергии </w:t>
            </w:r>
          </w:p>
        </w:tc>
        <w:tc>
          <w:tcPr>
            <w:tcW w:w="27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0,0096</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0,0096</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0,0096</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0,0096</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0,0096</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0,0096</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0,0096</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0,0096</w:t>
            </w: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10.6</w:t>
            </w:r>
          </w:p>
        </w:tc>
        <w:tc>
          <w:tcPr>
            <w:tcW w:w="144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Присоединенная тепловая нагрузка</w:t>
            </w:r>
          </w:p>
        </w:tc>
        <w:tc>
          <w:tcPr>
            <w:tcW w:w="27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0,305</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0,305</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0,305</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0,305</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0,305</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0,305</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0,305</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0,305</w:t>
            </w: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10.7</w:t>
            </w:r>
          </w:p>
        </w:tc>
        <w:tc>
          <w:tcPr>
            <w:tcW w:w="144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Резерв (+)/дефицит (-) тепловой мощности</w:t>
            </w:r>
          </w:p>
        </w:tc>
        <w:tc>
          <w:tcPr>
            <w:tcW w:w="27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0,123</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0,123</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0,123</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0,123</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0,123</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0,123</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0,123</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0,123</w:t>
            </w: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11</w:t>
            </w:r>
          </w:p>
        </w:tc>
        <w:tc>
          <w:tcPr>
            <w:tcW w:w="1448" w:type="pct"/>
            <w:shd w:val="clear" w:color="000000" w:fill="FFFFFF"/>
            <w:vAlign w:val="center"/>
          </w:tcPr>
          <w:p w:rsidR="00354E62" w:rsidRPr="00A5746B" w:rsidRDefault="00354E62" w:rsidP="00C52F24">
            <w:pPr>
              <w:jc w:val="center"/>
              <w:rPr>
                <w:rFonts w:eastAsia="Times New Roman"/>
                <w:b/>
                <w:bCs/>
                <w:sz w:val="22"/>
                <w:lang w:eastAsia="ru-RU"/>
              </w:rPr>
            </w:pPr>
            <w:r w:rsidRPr="00A5746B">
              <w:rPr>
                <w:rFonts w:eastAsia="Times New Roman"/>
                <w:b/>
                <w:bCs/>
                <w:sz w:val="22"/>
                <w:lang w:eastAsia="ru-RU"/>
              </w:rPr>
              <w:t>Котельная (п. Яр, ул. Ворошилова, 10ж)</w:t>
            </w:r>
          </w:p>
        </w:tc>
        <w:tc>
          <w:tcPr>
            <w:tcW w:w="278" w:type="pct"/>
            <w:shd w:val="clear" w:color="000000" w:fill="FFFFFF"/>
            <w:vAlign w:val="bottom"/>
          </w:tcPr>
          <w:p w:rsidR="00354E62" w:rsidRPr="00A5746B" w:rsidRDefault="00354E62" w:rsidP="00C52F24">
            <w:pPr>
              <w:jc w:val="right"/>
              <w:rPr>
                <w:rFonts w:eastAsia="Times New Roman"/>
                <w:sz w:val="22"/>
                <w:lang w:eastAsia="ru-RU"/>
              </w:rPr>
            </w:pPr>
            <w:r w:rsidRPr="00A5746B">
              <w:rPr>
                <w:rFonts w:eastAsia="Times New Roman"/>
                <w:sz w:val="22"/>
                <w:lang w:eastAsia="ru-RU"/>
              </w:rPr>
              <w:t>11</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p>
        </w:tc>
        <w:tc>
          <w:tcPr>
            <w:tcW w:w="334" w:type="pct"/>
            <w:shd w:val="clear" w:color="000000" w:fill="FFFFFF"/>
            <w:vAlign w:val="center"/>
          </w:tcPr>
          <w:p w:rsidR="00354E62" w:rsidRPr="00A5746B" w:rsidRDefault="00354E62" w:rsidP="00C52F24">
            <w:pPr>
              <w:jc w:val="center"/>
              <w:rPr>
                <w:rFonts w:eastAsia="Times New Roman"/>
                <w:sz w:val="22"/>
                <w:lang w:eastAsia="ru-RU"/>
              </w:rPr>
            </w:pPr>
          </w:p>
        </w:tc>
        <w:tc>
          <w:tcPr>
            <w:tcW w:w="334" w:type="pct"/>
            <w:shd w:val="clear" w:color="000000" w:fill="FFFFFF"/>
            <w:vAlign w:val="center"/>
          </w:tcPr>
          <w:p w:rsidR="00354E62" w:rsidRPr="00A5746B" w:rsidRDefault="00354E62" w:rsidP="00C52F24">
            <w:pPr>
              <w:jc w:val="center"/>
              <w:rPr>
                <w:rFonts w:eastAsia="Times New Roman"/>
                <w:sz w:val="22"/>
                <w:lang w:eastAsia="ru-RU"/>
              </w:rPr>
            </w:pPr>
          </w:p>
        </w:tc>
        <w:tc>
          <w:tcPr>
            <w:tcW w:w="334" w:type="pct"/>
            <w:shd w:val="clear" w:color="000000" w:fill="FFFFFF"/>
            <w:vAlign w:val="center"/>
          </w:tcPr>
          <w:p w:rsidR="00354E62" w:rsidRPr="00A5746B" w:rsidRDefault="00354E62" w:rsidP="00C52F24">
            <w:pPr>
              <w:jc w:val="center"/>
              <w:rPr>
                <w:rFonts w:eastAsia="Times New Roman"/>
                <w:sz w:val="22"/>
                <w:lang w:eastAsia="ru-RU"/>
              </w:rPr>
            </w:pPr>
          </w:p>
        </w:tc>
        <w:tc>
          <w:tcPr>
            <w:tcW w:w="334" w:type="pct"/>
            <w:shd w:val="clear" w:color="000000" w:fill="FFFFFF"/>
            <w:vAlign w:val="center"/>
          </w:tcPr>
          <w:p w:rsidR="00354E62" w:rsidRPr="00A5746B" w:rsidRDefault="00354E62" w:rsidP="00C52F24">
            <w:pPr>
              <w:jc w:val="center"/>
              <w:rPr>
                <w:rFonts w:eastAsia="Times New Roman"/>
                <w:sz w:val="22"/>
                <w:lang w:eastAsia="ru-RU"/>
              </w:rPr>
            </w:pPr>
          </w:p>
        </w:tc>
        <w:tc>
          <w:tcPr>
            <w:tcW w:w="334" w:type="pct"/>
            <w:shd w:val="clear" w:color="000000" w:fill="FFFFFF"/>
            <w:vAlign w:val="center"/>
          </w:tcPr>
          <w:p w:rsidR="00354E62" w:rsidRPr="00A5746B" w:rsidRDefault="00354E62" w:rsidP="00C52F24">
            <w:pPr>
              <w:jc w:val="center"/>
              <w:rPr>
                <w:rFonts w:eastAsia="Times New Roman"/>
                <w:sz w:val="22"/>
                <w:lang w:eastAsia="ru-RU"/>
              </w:rPr>
            </w:pPr>
          </w:p>
        </w:tc>
        <w:tc>
          <w:tcPr>
            <w:tcW w:w="474" w:type="pct"/>
            <w:shd w:val="clear" w:color="000000" w:fill="FFFFFF"/>
            <w:vAlign w:val="center"/>
          </w:tcPr>
          <w:p w:rsidR="00354E62" w:rsidRPr="00A5746B" w:rsidRDefault="00354E62" w:rsidP="00C52F24">
            <w:pPr>
              <w:jc w:val="center"/>
              <w:rPr>
                <w:rFonts w:eastAsia="Times New Roman"/>
                <w:sz w:val="22"/>
                <w:lang w:eastAsia="ru-RU"/>
              </w:rPr>
            </w:pPr>
          </w:p>
        </w:tc>
        <w:tc>
          <w:tcPr>
            <w:tcW w:w="521" w:type="pct"/>
            <w:shd w:val="clear" w:color="000000" w:fill="FFFFFF"/>
            <w:vAlign w:val="center"/>
          </w:tcPr>
          <w:p w:rsidR="00354E62" w:rsidRPr="00A5746B" w:rsidRDefault="00354E62" w:rsidP="00C52F24">
            <w:pPr>
              <w:jc w:val="center"/>
              <w:rPr>
                <w:rFonts w:eastAsia="Times New Roman"/>
                <w:sz w:val="22"/>
                <w:lang w:eastAsia="ru-RU"/>
              </w:rPr>
            </w:pP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11.1</w:t>
            </w:r>
          </w:p>
        </w:tc>
        <w:tc>
          <w:tcPr>
            <w:tcW w:w="144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Установленная мощность основного об</w:t>
            </w:r>
            <w:r w:rsidRPr="00A5746B">
              <w:rPr>
                <w:rFonts w:eastAsia="Times New Roman"/>
                <w:sz w:val="22"/>
                <w:lang w:eastAsia="ru-RU"/>
              </w:rPr>
              <w:t>о</w:t>
            </w:r>
            <w:r w:rsidRPr="00A5746B">
              <w:rPr>
                <w:rFonts w:eastAsia="Times New Roman"/>
                <w:sz w:val="22"/>
                <w:lang w:eastAsia="ru-RU"/>
              </w:rPr>
              <w:t>рудования</w:t>
            </w:r>
          </w:p>
        </w:tc>
        <w:tc>
          <w:tcPr>
            <w:tcW w:w="27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3,43</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3,43</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3,43</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3,43</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3,43</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3,43</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3,43</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3,43</w:t>
            </w: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11.2</w:t>
            </w:r>
          </w:p>
        </w:tc>
        <w:tc>
          <w:tcPr>
            <w:tcW w:w="144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Располагаемая мощность основного об</w:t>
            </w:r>
            <w:r w:rsidRPr="00A5746B">
              <w:rPr>
                <w:rFonts w:eastAsia="Times New Roman"/>
                <w:sz w:val="22"/>
                <w:lang w:eastAsia="ru-RU"/>
              </w:rPr>
              <w:t>о</w:t>
            </w:r>
            <w:r w:rsidRPr="00A5746B">
              <w:rPr>
                <w:rFonts w:eastAsia="Times New Roman"/>
                <w:sz w:val="22"/>
                <w:lang w:eastAsia="ru-RU"/>
              </w:rPr>
              <w:t>рудования</w:t>
            </w:r>
          </w:p>
        </w:tc>
        <w:tc>
          <w:tcPr>
            <w:tcW w:w="27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3,43</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3,43</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3,43</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3,43</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3,43</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3,43</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3,43</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3,43</w:t>
            </w: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11.3</w:t>
            </w:r>
          </w:p>
        </w:tc>
        <w:tc>
          <w:tcPr>
            <w:tcW w:w="144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Ограничения тепловой мощности</w:t>
            </w:r>
          </w:p>
        </w:tc>
        <w:tc>
          <w:tcPr>
            <w:tcW w:w="27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 </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11.4</w:t>
            </w:r>
          </w:p>
        </w:tc>
        <w:tc>
          <w:tcPr>
            <w:tcW w:w="144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Собственные и хозяйственные нужды</w:t>
            </w:r>
          </w:p>
        </w:tc>
        <w:tc>
          <w:tcPr>
            <w:tcW w:w="27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0,01375</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0,01375</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0,01375</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0,01375</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0,01375</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0,01375</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0,01375</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0,01375</w:t>
            </w: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lastRenderedPageBreak/>
              <w:t>11.5</w:t>
            </w:r>
          </w:p>
        </w:tc>
        <w:tc>
          <w:tcPr>
            <w:tcW w:w="144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 xml:space="preserve">Потери в тепловых сетях от отпущенной тепловой энергии </w:t>
            </w:r>
          </w:p>
        </w:tc>
        <w:tc>
          <w:tcPr>
            <w:tcW w:w="27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11.6</w:t>
            </w:r>
          </w:p>
        </w:tc>
        <w:tc>
          <w:tcPr>
            <w:tcW w:w="144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Присоединенная тепловая нагрузка</w:t>
            </w:r>
          </w:p>
        </w:tc>
        <w:tc>
          <w:tcPr>
            <w:tcW w:w="27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1,172</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1,172</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1,172</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1,172</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1,172</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1,172</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1,172</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1,172</w:t>
            </w: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11.7</w:t>
            </w:r>
          </w:p>
        </w:tc>
        <w:tc>
          <w:tcPr>
            <w:tcW w:w="144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Резерв (+)/дефицит (-) тепловой мощности</w:t>
            </w:r>
          </w:p>
        </w:tc>
        <w:tc>
          <w:tcPr>
            <w:tcW w:w="27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2,244</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2,244</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2,244</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2,244</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2,244</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2,244</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2,244</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2,244</w:t>
            </w: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12</w:t>
            </w:r>
          </w:p>
        </w:tc>
        <w:tc>
          <w:tcPr>
            <w:tcW w:w="1448" w:type="pct"/>
            <w:shd w:val="clear" w:color="000000" w:fill="FFFFFF"/>
            <w:vAlign w:val="center"/>
          </w:tcPr>
          <w:p w:rsidR="00354E62" w:rsidRPr="00A5746B" w:rsidRDefault="00354E62" w:rsidP="00C52F24">
            <w:pPr>
              <w:jc w:val="center"/>
              <w:rPr>
                <w:rFonts w:eastAsia="Times New Roman"/>
                <w:b/>
                <w:bCs/>
                <w:sz w:val="22"/>
                <w:lang w:eastAsia="ru-RU"/>
              </w:rPr>
            </w:pPr>
            <w:r w:rsidRPr="00A5746B">
              <w:rPr>
                <w:rFonts w:eastAsia="Times New Roman"/>
                <w:b/>
                <w:bCs/>
                <w:sz w:val="22"/>
                <w:lang w:eastAsia="ru-RU"/>
              </w:rPr>
              <w:t>Котельная (д.Бармашур, ул. Советская, 42а)</w:t>
            </w:r>
          </w:p>
        </w:tc>
        <w:tc>
          <w:tcPr>
            <w:tcW w:w="278" w:type="pct"/>
            <w:shd w:val="clear" w:color="000000" w:fill="FFFFFF"/>
            <w:vAlign w:val="bottom"/>
          </w:tcPr>
          <w:p w:rsidR="00354E62" w:rsidRPr="00A5746B" w:rsidRDefault="00354E62" w:rsidP="00C52F24">
            <w:pPr>
              <w:jc w:val="right"/>
              <w:rPr>
                <w:rFonts w:eastAsia="Times New Roman"/>
                <w:sz w:val="22"/>
                <w:lang w:eastAsia="ru-RU"/>
              </w:rPr>
            </w:pPr>
            <w:r w:rsidRPr="00A5746B">
              <w:rPr>
                <w:rFonts w:eastAsia="Times New Roman"/>
                <w:sz w:val="22"/>
                <w:lang w:eastAsia="ru-RU"/>
              </w:rPr>
              <w:t>12</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p>
        </w:tc>
        <w:tc>
          <w:tcPr>
            <w:tcW w:w="334" w:type="pct"/>
            <w:shd w:val="clear" w:color="000000" w:fill="FFFFFF"/>
            <w:vAlign w:val="center"/>
          </w:tcPr>
          <w:p w:rsidR="00354E62" w:rsidRPr="00A5746B" w:rsidRDefault="00354E62" w:rsidP="00C52F24">
            <w:pPr>
              <w:jc w:val="center"/>
              <w:rPr>
                <w:rFonts w:eastAsia="Times New Roman"/>
                <w:sz w:val="22"/>
                <w:lang w:eastAsia="ru-RU"/>
              </w:rPr>
            </w:pPr>
          </w:p>
        </w:tc>
        <w:tc>
          <w:tcPr>
            <w:tcW w:w="334" w:type="pct"/>
            <w:shd w:val="clear" w:color="000000" w:fill="FFFFFF"/>
            <w:vAlign w:val="center"/>
          </w:tcPr>
          <w:p w:rsidR="00354E62" w:rsidRPr="00A5746B" w:rsidRDefault="00354E62" w:rsidP="00C52F24">
            <w:pPr>
              <w:jc w:val="center"/>
              <w:rPr>
                <w:rFonts w:eastAsia="Times New Roman"/>
                <w:sz w:val="22"/>
                <w:lang w:eastAsia="ru-RU"/>
              </w:rPr>
            </w:pPr>
          </w:p>
        </w:tc>
        <w:tc>
          <w:tcPr>
            <w:tcW w:w="334" w:type="pct"/>
            <w:shd w:val="clear" w:color="000000" w:fill="FFFFFF"/>
            <w:vAlign w:val="center"/>
          </w:tcPr>
          <w:p w:rsidR="00354E62" w:rsidRPr="00A5746B" w:rsidRDefault="00354E62" w:rsidP="00C52F24">
            <w:pPr>
              <w:jc w:val="center"/>
              <w:rPr>
                <w:rFonts w:eastAsia="Times New Roman"/>
                <w:sz w:val="22"/>
                <w:lang w:eastAsia="ru-RU"/>
              </w:rPr>
            </w:pPr>
          </w:p>
        </w:tc>
        <w:tc>
          <w:tcPr>
            <w:tcW w:w="334" w:type="pct"/>
            <w:shd w:val="clear" w:color="000000" w:fill="FFFFFF"/>
            <w:vAlign w:val="center"/>
          </w:tcPr>
          <w:p w:rsidR="00354E62" w:rsidRPr="00A5746B" w:rsidRDefault="00354E62" w:rsidP="00C52F24">
            <w:pPr>
              <w:jc w:val="center"/>
              <w:rPr>
                <w:rFonts w:eastAsia="Times New Roman"/>
                <w:sz w:val="22"/>
                <w:lang w:eastAsia="ru-RU"/>
              </w:rPr>
            </w:pPr>
          </w:p>
        </w:tc>
        <w:tc>
          <w:tcPr>
            <w:tcW w:w="334" w:type="pct"/>
            <w:shd w:val="clear" w:color="000000" w:fill="FFFFFF"/>
            <w:vAlign w:val="center"/>
          </w:tcPr>
          <w:p w:rsidR="00354E62" w:rsidRPr="00A5746B" w:rsidRDefault="00354E62" w:rsidP="00C52F24">
            <w:pPr>
              <w:jc w:val="center"/>
              <w:rPr>
                <w:rFonts w:eastAsia="Times New Roman"/>
                <w:sz w:val="22"/>
                <w:lang w:eastAsia="ru-RU"/>
              </w:rPr>
            </w:pPr>
          </w:p>
        </w:tc>
        <w:tc>
          <w:tcPr>
            <w:tcW w:w="474" w:type="pct"/>
            <w:shd w:val="clear" w:color="000000" w:fill="FFFFFF"/>
            <w:vAlign w:val="center"/>
          </w:tcPr>
          <w:p w:rsidR="00354E62" w:rsidRPr="00A5746B" w:rsidRDefault="00354E62" w:rsidP="00C52F24">
            <w:pPr>
              <w:jc w:val="center"/>
              <w:rPr>
                <w:rFonts w:eastAsia="Times New Roman"/>
                <w:sz w:val="22"/>
                <w:lang w:eastAsia="ru-RU"/>
              </w:rPr>
            </w:pPr>
          </w:p>
        </w:tc>
        <w:tc>
          <w:tcPr>
            <w:tcW w:w="521" w:type="pct"/>
            <w:shd w:val="clear" w:color="000000" w:fill="FFFFFF"/>
            <w:vAlign w:val="center"/>
          </w:tcPr>
          <w:p w:rsidR="00354E62" w:rsidRPr="00A5746B" w:rsidRDefault="00354E62" w:rsidP="00C52F24">
            <w:pPr>
              <w:jc w:val="center"/>
              <w:rPr>
                <w:rFonts w:eastAsia="Times New Roman"/>
                <w:sz w:val="22"/>
                <w:lang w:eastAsia="ru-RU"/>
              </w:rPr>
            </w:pP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12.1</w:t>
            </w:r>
          </w:p>
        </w:tc>
        <w:tc>
          <w:tcPr>
            <w:tcW w:w="144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Установленная мощность основного об</w:t>
            </w:r>
            <w:r w:rsidRPr="00A5746B">
              <w:rPr>
                <w:rFonts w:eastAsia="Times New Roman"/>
                <w:sz w:val="22"/>
                <w:lang w:eastAsia="ru-RU"/>
              </w:rPr>
              <w:t>о</w:t>
            </w:r>
            <w:r w:rsidRPr="00A5746B">
              <w:rPr>
                <w:rFonts w:eastAsia="Times New Roman"/>
                <w:sz w:val="22"/>
                <w:lang w:eastAsia="ru-RU"/>
              </w:rPr>
              <w:t>рудования</w:t>
            </w:r>
          </w:p>
        </w:tc>
        <w:tc>
          <w:tcPr>
            <w:tcW w:w="27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0,447</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0,45</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0,45</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0,45</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0,45</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0,45</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0,45</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0,45</w:t>
            </w: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12.2</w:t>
            </w:r>
          </w:p>
        </w:tc>
        <w:tc>
          <w:tcPr>
            <w:tcW w:w="144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Располагаемая мощность основного об</w:t>
            </w:r>
            <w:r w:rsidRPr="00A5746B">
              <w:rPr>
                <w:rFonts w:eastAsia="Times New Roman"/>
                <w:sz w:val="22"/>
                <w:lang w:eastAsia="ru-RU"/>
              </w:rPr>
              <w:t>о</w:t>
            </w:r>
            <w:r w:rsidRPr="00A5746B">
              <w:rPr>
                <w:rFonts w:eastAsia="Times New Roman"/>
                <w:sz w:val="22"/>
                <w:lang w:eastAsia="ru-RU"/>
              </w:rPr>
              <w:t>рудования</w:t>
            </w:r>
          </w:p>
        </w:tc>
        <w:tc>
          <w:tcPr>
            <w:tcW w:w="27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0,447</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0,45</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0,45</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0,45</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0,45</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0,45</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0,45</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0,45</w:t>
            </w: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12.3</w:t>
            </w:r>
          </w:p>
        </w:tc>
        <w:tc>
          <w:tcPr>
            <w:tcW w:w="144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Ограничения тепловой мощности</w:t>
            </w:r>
          </w:p>
        </w:tc>
        <w:tc>
          <w:tcPr>
            <w:tcW w:w="27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12.4</w:t>
            </w:r>
          </w:p>
        </w:tc>
        <w:tc>
          <w:tcPr>
            <w:tcW w:w="144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Собственные и хозяйственные нужды</w:t>
            </w:r>
          </w:p>
        </w:tc>
        <w:tc>
          <w:tcPr>
            <w:tcW w:w="27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0,00331</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0,00331</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0,00331</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0,00331</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0,00331</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0,00331</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0,00331</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0,00331</w:t>
            </w: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12.5</w:t>
            </w:r>
          </w:p>
        </w:tc>
        <w:tc>
          <w:tcPr>
            <w:tcW w:w="144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 xml:space="preserve">Потери в тепловых сетях от отпущенной тепловой энергии </w:t>
            </w:r>
          </w:p>
        </w:tc>
        <w:tc>
          <w:tcPr>
            <w:tcW w:w="27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0,02379</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0,02379</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0,02379</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0,02379</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0,02379</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0,02379</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0,02379</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0,02379</w:t>
            </w: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12.6</w:t>
            </w:r>
          </w:p>
        </w:tc>
        <w:tc>
          <w:tcPr>
            <w:tcW w:w="144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Присоединенная тепловая нагрузка</w:t>
            </w:r>
          </w:p>
        </w:tc>
        <w:tc>
          <w:tcPr>
            <w:tcW w:w="27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0,254</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0,254</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0,254</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0,254</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0,254</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0,254</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0,254</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0,254</w:t>
            </w: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12.7</w:t>
            </w:r>
          </w:p>
        </w:tc>
        <w:tc>
          <w:tcPr>
            <w:tcW w:w="144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Резерв (+)/дефицит (-) тепловой мощности</w:t>
            </w:r>
          </w:p>
        </w:tc>
        <w:tc>
          <w:tcPr>
            <w:tcW w:w="27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0,166</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0,166</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0,166</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0,166</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0,166</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0,166</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0,166</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0,166</w:t>
            </w: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13</w:t>
            </w:r>
          </w:p>
        </w:tc>
        <w:tc>
          <w:tcPr>
            <w:tcW w:w="1448" w:type="pct"/>
            <w:shd w:val="clear" w:color="000000" w:fill="FFFFFF"/>
            <w:vAlign w:val="center"/>
          </w:tcPr>
          <w:p w:rsidR="00354E62" w:rsidRPr="00A5746B" w:rsidRDefault="00354E62" w:rsidP="00C52F24">
            <w:pPr>
              <w:jc w:val="center"/>
              <w:rPr>
                <w:rFonts w:eastAsia="Times New Roman"/>
                <w:b/>
                <w:bCs/>
                <w:sz w:val="22"/>
                <w:lang w:eastAsia="ru-RU"/>
              </w:rPr>
            </w:pPr>
            <w:r w:rsidRPr="00A5746B">
              <w:rPr>
                <w:rFonts w:eastAsia="Times New Roman"/>
                <w:b/>
                <w:bCs/>
                <w:sz w:val="22"/>
                <w:lang w:eastAsia="ru-RU"/>
              </w:rPr>
              <w:t>Котельная (п.Яр, ул. Вокзальная, 21Б)</w:t>
            </w:r>
          </w:p>
        </w:tc>
        <w:tc>
          <w:tcPr>
            <w:tcW w:w="278" w:type="pct"/>
            <w:shd w:val="clear" w:color="000000" w:fill="FFFFFF"/>
            <w:vAlign w:val="bottom"/>
          </w:tcPr>
          <w:p w:rsidR="00354E62" w:rsidRPr="00A5746B" w:rsidRDefault="00354E62" w:rsidP="00C52F24">
            <w:pPr>
              <w:jc w:val="right"/>
              <w:rPr>
                <w:rFonts w:eastAsia="Times New Roman"/>
                <w:sz w:val="22"/>
                <w:lang w:eastAsia="ru-RU"/>
              </w:rPr>
            </w:pPr>
            <w:r w:rsidRPr="00A5746B">
              <w:rPr>
                <w:rFonts w:eastAsia="Times New Roman"/>
                <w:sz w:val="22"/>
                <w:lang w:eastAsia="ru-RU"/>
              </w:rPr>
              <w:t>13</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p>
        </w:tc>
        <w:tc>
          <w:tcPr>
            <w:tcW w:w="334" w:type="pct"/>
            <w:shd w:val="clear" w:color="000000" w:fill="FFFFFF"/>
            <w:vAlign w:val="center"/>
          </w:tcPr>
          <w:p w:rsidR="00354E62" w:rsidRPr="00A5746B" w:rsidRDefault="00354E62" w:rsidP="00C52F24">
            <w:pPr>
              <w:jc w:val="center"/>
              <w:rPr>
                <w:rFonts w:eastAsia="Times New Roman"/>
                <w:sz w:val="22"/>
                <w:lang w:eastAsia="ru-RU"/>
              </w:rPr>
            </w:pPr>
          </w:p>
        </w:tc>
        <w:tc>
          <w:tcPr>
            <w:tcW w:w="334" w:type="pct"/>
            <w:shd w:val="clear" w:color="000000" w:fill="FFFFFF"/>
            <w:vAlign w:val="center"/>
          </w:tcPr>
          <w:p w:rsidR="00354E62" w:rsidRPr="00A5746B" w:rsidRDefault="00354E62" w:rsidP="00C52F24">
            <w:pPr>
              <w:jc w:val="center"/>
              <w:rPr>
                <w:rFonts w:eastAsia="Times New Roman"/>
                <w:sz w:val="22"/>
                <w:lang w:eastAsia="ru-RU"/>
              </w:rPr>
            </w:pPr>
          </w:p>
        </w:tc>
        <w:tc>
          <w:tcPr>
            <w:tcW w:w="334" w:type="pct"/>
            <w:shd w:val="clear" w:color="000000" w:fill="FFFFFF"/>
            <w:vAlign w:val="center"/>
          </w:tcPr>
          <w:p w:rsidR="00354E62" w:rsidRPr="00A5746B" w:rsidRDefault="00354E62" w:rsidP="00C52F24">
            <w:pPr>
              <w:jc w:val="center"/>
              <w:rPr>
                <w:rFonts w:eastAsia="Times New Roman"/>
                <w:sz w:val="22"/>
                <w:lang w:eastAsia="ru-RU"/>
              </w:rPr>
            </w:pPr>
          </w:p>
        </w:tc>
        <w:tc>
          <w:tcPr>
            <w:tcW w:w="334" w:type="pct"/>
            <w:shd w:val="clear" w:color="000000" w:fill="FFFFFF"/>
            <w:vAlign w:val="center"/>
          </w:tcPr>
          <w:p w:rsidR="00354E62" w:rsidRPr="00A5746B" w:rsidRDefault="00354E62" w:rsidP="00C52F24">
            <w:pPr>
              <w:jc w:val="center"/>
              <w:rPr>
                <w:rFonts w:eastAsia="Times New Roman"/>
                <w:sz w:val="22"/>
                <w:lang w:eastAsia="ru-RU"/>
              </w:rPr>
            </w:pPr>
          </w:p>
        </w:tc>
        <w:tc>
          <w:tcPr>
            <w:tcW w:w="334" w:type="pct"/>
            <w:shd w:val="clear" w:color="000000" w:fill="FFFFFF"/>
            <w:vAlign w:val="center"/>
          </w:tcPr>
          <w:p w:rsidR="00354E62" w:rsidRPr="00A5746B" w:rsidRDefault="00354E62" w:rsidP="00C52F24">
            <w:pPr>
              <w:jc w:val="center"/>
              <w:rPr>
                <w:rFonts w:eastAsia="Times New Roman"/>
                <w:sz w:val="22"/>
                <w:lang w:eastAsia="ru-RU"/>
              </w:rPr>
            </w:pPr>
          </w:p>
        </w:tc>
        <w:tc>
          <w:tcPr>
            <w:tcW w:w="474" w:type="pct"/>
            <w:shd w:val="clear" w:color="000000" w:fill="FFFFFF"/>
            <w:vAlign w:val="center"/>
          </w:tcPr>
          <w:p w:rsidR="00354E62" w:rsidRPr="00A5746B" w:rsidRDefault="00354E62" w:rsidP="00C52F24">
            <w:pPr>
              <w:jc w:val="center"/>
              <w:rPr>
                <w:rFonts w:eastAsia="Times New Roman"/>
                <w:sz w:val="22"/>
                <w:lang w:eastAsia="ru-RU"/>
              </w:rPr>
            </w:pPr>
          </w:p>
        </w:tc>
        <w:tc>
          <w:tcPr>
            <w:tcW w:w="521" w:type="pct"/>
            <w:shd w:val="clear" w:color="000000" w:fill="FFFFFF"/>
            <w:vAlign w:val="center"/>
          </w:tcPr>
          <w:p w:rsidR="00354E62" w:rsidRPr="00A5746B" w:rsidRDefault="00354E62" w:rsidP="00C52F24">
            <w:pPr>
              <w:jc w:val="center"/>
              <w:rPr>
                <w:rFonts w:eastAsia="Times New Roman"/>
                <w:sz w:val="22"/>
                <w:lang w:eastAsia="ru-RU"/>
              </w:rPr>
            </w:pP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13.1</w:t>
            </w:r>
          </w:p>
        </w:tc>
        <w:tc>
          <w:tcPr>
            <w:tcW w:w="144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Установленная мощность основного об</w:t>
            </w:r>
            <w:r w:rsidRPr="00A5746B">
              <w:rPr>
                <w:rFonts w:eastAsia="Times New Roman"/>
                <w:sz w:val="22"/>
                <w:lang w:eastAsia="ru-RU"/>
              </w:rPr>
              <w:t>о</w:t>
            </w:r>
            <w:r w:rsidRPr="00A5746B">
              <w:rPr>
                <w:rFonts w:eastAsia="Times New Roman"/>
                <w:sz w:val="22"/>
                <w:lang w:eastAsia="ru-RU"/>
              </w:rPr>
              <w:t>рудования</w:t>
            </w:r>
          </w:p>
        </w:tc>
        <w:tc>
          <w:tcPr>
            <w:tcW w:w="27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0,043</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0,04</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0,04</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0,04</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0,04</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0,04</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0,04</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0,04</w:t>
            </w: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13.2</w:t>
            </w:r>
          </w:p>
        </w:tc>
        <w:tc>
          <w:tcPr>
            <w:tcW w:w="144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Располагаемая мощность основного об</w:t>
            </w:r>
            <w:r w:rsidRPr="00A5746B">
              <w:rPr>
                <w:rFonts w:eastAsia="Times New Roman"/>
                <w:sz w:val="22"/>
                <w:lang w:eastAsia="ru-RU"/>
              </w:rPr>
              <w:t>о</w:t>
            </w:r>
            <w:r w:rsidRPr="00A5746B">
              <w:rPr>
                <w:rFonts w:eastAsia="Times New Roman"/>
                <w:sz w:val="22"/>
                <w:lang w:eastAsia="ru-RU"/>
              </w:rPr>
              <w:t>рудования</w:t>
            </w:r>
          </w:p>
        </w:tc>
        <w:tc>
          <w:tcPr>
            <w:tcW w:w="27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0,043</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0,04</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0,04</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0,04</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0,04</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0,04</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0,04</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0,04</w:t>
            </w: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13.3</w:t>
            </w:r>
          </w:p>
        </w:tc>
        <w:tc>
          <w:tcPr>
            <w:tcW w:w="144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Ограничения тепловой мощности</w:t>
            </w:r>
          </w:p>
        </w:tc>
        <w:tc>
          <w:tcPr>
            <w:tcW w:w="27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13.4</w:t>
            </w:r>
          </w:p>
        </w:tc>
        <w:tc>
          <w:tcPr>
            <w:tcW w:w="144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Собственные и хозяйственные нужды</w:t>
            </w:r>
          </w:p>
        </w:tc>
        <w:tc>
          <w:tcPr>
            <w:tcW w:w="27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0,00036</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0,00036</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0,00036</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0,00036</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0,00036</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0,00036</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0,00036</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0,00036</w:t>
            </w: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13.5</w:t>
            </w:r>
          </w:p>
        </w:tc>
        <w:tc>
          <w:tcPr>
            <w:tcW w:w="144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 xml:space="preserve">Потери в тепловых сетях от отпущенной тепловой энергии </w:t>
            </w:r>
          </w:p>
        </w:tc>
        <w:tc>
          <w:tcPr>
            <w:tcW w:w="27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13.6</w:t>
            </w:r>
          </w:p>
        </w:tc>
        <w:tc>
          <w:tcPr>
            <w:tcW w:w="144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Присоединенная тепловая нагрузка</w:t>
            </w:r>
          </w:p>
        </w:tc>
        <w:tc>
          <w:tcPr>
            <w:tcW w:w="27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0,030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0,030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0,030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0,030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0,030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0,030</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0,030</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0,030</w:t>
            </w: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13.7</w:t>
            </w:r>
          </w:p>
        </w:tc>
        <w:tc>
          <w:tcPr>
            <w:tcW w:w="144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Резерв (+)/дефицит (-) тепловой мощности</w:t>
            </w:r>
          </w:p>
        </w:tc>
        <w:tc>
          <w:tcPr>
            <w:tcW w:w="27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0,013</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0,013</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0,013</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0,013</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0,013</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0,013</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0,013</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0,013</w:t>
            </w: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14</w:t>
            </w:r>
          </w:p>
        </w:tc>
        <w:tc>
          <w:tcPr>
            <w:tcW w:w="1448" w:type="pct"/>
            <w:shd w:val="clear" w:color="000000" w:fill="FFFFFF"/>
            <w:vAlign w:val="center"/>
          </w:tcPr>
          <w:p w:rsidR="00354E62" w:rsidRPr="00A5746B" w:rsidRDefault="00354E62" w:rsidP="00C52F24">
            <w:pPr>
              <w:jc w:val="center"/>
              <w:rPr>
                <w:rFonts w:eastAsia="Times New Roman"/>
                <w:b/>
                <w:bCs/>
                <w:sz w:val="22"/>
                <w:lang w:eastAsia="ru-RU"/>
              </w:rPr>
            </w:pPr>
            <w:r w:rsidRPr="00A5746B">
              <w:rPr>
                <w:rFonts w:eastAsia="Times New Roman"/>
                <w:b/>
                <w:bCs/>
                <w:sz w:val="22"/>
                <w:lang w:eastAsia="ru-RU"/>
              </w:rPr>
              <w:t>Котельная (п.Яр, ул. Горького, 23)</w:t>
            </w:r>
          </w:p>
        </w:tc>
        <w:tc>
          <w:tcPr>
            <w:tcW w:w="278" w:type="pct"/>
            <w:shd w:val="clear" w:color="000000" w:fill="FFFFFF"/>
            <w:vAlign w:val="bottom"/>
          </w:tcPr>
          <w:p w:rsidR="00354E62" w:rsidRPr="00A5746B" w:rsidRDefault="00354E62" w:rsidP="00C52F24">
            <w:pPr>
              <w:jc w:val="right"/>
              <w:rPr>
                <w:rFonts w:eastAsia="Times New Roman"/>
                <w:sz w:val="22"/>
                <w:lang w:eastAsia="ru-RU"/>
              </w:rPr>
            </w:pPr>
            <w:r w:rsidRPr="00A5746B">
              <w:rPr>
                <w:rFonts w:eastAsia="Times New Roman"/>
                <w:sz w:val="22"/>
                <w:lang w:eastAsia="ru-RU"/>
              </w:rPr>
              <w:t>14</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p>
        </w:tc>
        <w:tc>
          <w:tcPr>
            <w:tcW w:w="334" w:type="pct"/>
            <w:shd w:val="clear" w:color="000000" w:fill="FFFFFF"/>
            <w:vAlign w:val="center"/>
          </w:tcPr>
          <w:p w:rsidR="00354E62" w:rsidRPr="00A5746B" w:rsidRDefault="00354E62" w:rsidP="00C52F24">
            <w:pPr>
              <w:jc w:val="center"/>
              <w:rPr>
                <w:rFonts w:eastAsia="Times New Roman"/>
                <w:sz w:val="22"/>
                <w:lang w:eastAsia="ru-RU"/>
              </w:rPr>
            </w:pPr>
          </w:p>
        </w:tc>
        <w:tc>
          <w:tcPr>
            <w:tcW w:w="334" w:type="pct"/>
            <w:shd w:val="clear" w:color="000000" w:fill="FFFFFF"/>
            <w:vAlign w:val="center"/>
          </w:tcPr>
          <w:p w:rsidR="00354E62" w:rsidRPr="00A5746B" w:rsidRDefault="00354E62" w:rsidP="00C52F24">
            <w:pPr>
              <w:jc w:val="center"/>
              <w:rPr>
                <w:rFonts w:eastAsia="Times New Roman"/>
                <w:sz w:val="22"/>
                <w:lang w:eastAsia="ru-RU"/>
              </w:rPr>
            </w:pPr>
          </w:p>
        </w:tc>
        <w:tc>
          <w:tcPr>
            <w:tcW w:w="334" w:type="pct"/>
            <w:shd w:val="clear" w:color="000000" w:fill="FFFFFF"/>
            <w:vAlign w:val="center"/>
          </w:tcPr>
          <w:p w:rsidR="00354E62" w:rsidRPr="00A5746B" w:rsidRDefault="00354E62" w:rsidP="00C52F24">
            <w:pPr>
              <w:jc w:val="center"/>
              <w:rPr>
                <w:rFonts w:eastAsia="Times New Roman"/>
                <w:sz w:val="22"/>
                <w:lang w:eastAsia="ru-RU"/>
              </w:rPr>
            </w:pPr>
          </w:p>
        </w:tc>
        <w:tc>
          <w:tcPr>
            <w:tcW w:w="334" w:type="pct"/>
            <w:shd w:val="clear" w:color="000000" w:fill="FFFFFF"/>
            <w:vAlign w:val="center"/>
          </w:tcPr>
          <w:p w:rsidR="00354E62" w:rsidRPr="00A5746B" w:rsidRDefault="00354E62" w:rsidP="00C52F24">
            <w:pPr>
              <w:jc w:val="center"/>
              <w:rPr>
                <w:rFonts w:eastAsia="Times New Roman"/>
                <w:sz w:val="22"/>
                <w:lang w:eastAsia="ru-RU"/>
              </w:rPr>
            </w:pPr>
          </w:p>
        </w:tc>
        <w:tc>
          <w:tcPr>
            <w:tcW w:w="334" w:type="pct"/>
            <w:shd w:val="clear" w:color="000000" w:fill="FFFFFF"/>
            <w:vAlign w:val="center"/>
          </w:tcPr>
          <w:p w:rsidR="00354E62" w:rsidRPr="00A5746B" w:rsidRDefault="00354E62" w:rsidP="00C52F24">
            <w:pPr>
              <w:jc w:val="center"/>
              <w:rPr>
                <w:rFonts w:eastAsia="Times New Roman"/>
                <w:sz w:val="22"/>
                <w:lang w:eastAsia="ru-RU"/>
              </w:rPr>
            </w:pPr>
          </w:p>
        </w:tc>
        <w:tc>
          <w:tcPr>
            <w:tcW w:w="474" w:type="pct"/>
            <w:shd w:val="clear" w:color="000000" w:fill="FFFFFF"/>
            <w:vAlign w:val="center"/>
          </w:tcPr>
          <w:p w:rsidR="00354E62" w:rsidRPr="00A5746B" w:rsidRDefault="00354E62" w:rsidP="00C52F24">
            <w:pPr>
              <w:jc w:val="center"/>
              <w:rPr>
                <w:rFonts w:eastAsia="Times New Roman"/>
                <w:sz w:val="22"/>
                <w:lang w:eastAsia="ru-RU"/>
              </w:rPr>
            </w:pPr>
          </w:p>
        </w:tc>
        <w:tc>
          <w:tcPr>
            <w:tcW w:w="521" w:type="pct"/>
            <w:shd w:val="clear" w:color="000000" w:fill="FFFFFF"/>
            <w:vAlign w:val="center"/>
          </w:tcPr>
          <w:p w:rsidR="00354E62" w:rsidRPr="00A5746B" w:rsidRDefault="00354E62" w:rsidP="00C52F24">
            <w:pPr>
              <w:jc w:val="center"/>
              <w:rPr>
                <w:rFonts w:eastAsia="Times New Roman"/>
                <w:sz w:val="22"/>
                <w:lang w:eastAsia="ru-RU"/>
              </w:rPr>
            </w:pP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14.1</w:t>
            </w:r>
          </w:p>
        </w:tc>
        <w:tc>
          <w:tcPr>
            <w:tcW w:w="144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Установленная мощность основного об</w:t>
            </w:r>
            <w:r w:rsidRPr="00A5746B">
              <w:rPr>
                <w:rFonts w:eastAsia="Times New Roman"/>
                <w:sz w:val="22"/>
                <w:lang w:eastAsia="ru-RU"/>
              </w:rPr>
              <w:t>о</w:t>
            </w:r>
            <w:r w:rsidRPr="00A5746B">
              <w:rPr>
                <w:rFonts w:eastAsia="Times New Roman"/>
                <w:sz w:val="22"/>
                <w:lang w:eastAsia="ru-RU"/>
              </w:rPr>
              <w:t>рудования</w:t>
            </w:r>
          </w:p>
        </w:tc>
        <w:tc>
          <w:tcPr>
            <w:tcW w:w="27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0,258</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0,26</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0,26</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0,26</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0,26</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0,26</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0,26</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0,26</w:t>
            </w: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14.2</w:t>
            </w:r>
          </w:p>
        </w:tc>
        <w:tc>
          <w:tcPr>
            <w:tcW w:w="144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Располагаемая мощность основного об</w:t>
            </w:r>
            <w:r w:rsidRPr="00A5746B">
              <w:rPr>
                <w:rFonts w:eastAsia="Times New Roman"/>
                <w:sz w:val="22"/>
                <w:lang w:eastAsia="ru-RU"/>
              </w:rPr>
              <w:t>о</w:t>
            </w:r>
            <w:r w:rsidRPr="00A5746B">
              <w:rPr>
                <w:rFonts w:eastAsia="Times New Roman"/>
                <w:sz w:val="22"/>
                <w:lang w:eastAsia="ru-RU"/>
              </w:rPr>
              <w:t>рудования</w:t>
            </w:r>
          </w:p>
        </w:tc>
        <w:tc>
          <w:tcPr>
            <w:tcW w:w="27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0,258</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0,26</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0,26</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0,26</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0,26</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0,26</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0,26</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0,26</w:t>
            </w: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14.3</w:t>
            </w:r>
          </w:p>
        </w:tc>
        <w:tc>
          <w:tcPr>
            <w:tcW w:w="144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Ограничения тепловой мощности</w:t>
            </w:r>
          </w:p>
        </w:tc>
        <w:tc>
          <w:tcPr>
            <w:tcW w:w="27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14.4</w:t>
            </w:r>
          </w:p>
        </w:tc>
        <w:tc>
          <w:tcPr>
            <w:tcW w:w="144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Собственные и хозяйственные нужды</w:t>
            </w:r>
          </w:p>
        </w:tc>
        <w:tc>
          <w:tcPr>
            <w:tcW w:w="27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0,0021</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0,0021</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0,0021</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0,0021</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0,0021</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0,0021</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0,0021</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0,0021</w:t>
            </w: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lastRenderedPageBreak/>
              <w:t>14.5</w:t>
            </w:r>
          </w:p>
        </w:tc>
        <w:tc>
          <w:tcPr>
            <w:tcW w:w="144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 xml:space="preserve">Потери в тепловых сетях от отпущенной тепловой энергии </w:t>
            </w:r>
          </w:p>
        </w:tc>
        <w:tc>
          <w:tcPr>
            <w:tcW w:w="27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14.6</w:t>
            </w:r>
          </w:p>
        </w:tc>
        <w:tc>
          <w:tcPr>
            <w:tcW w:w="144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Присоединенная тепловая нагрузка</w:t>
            </w:r>
          </w:p>
        </w:tc>
        <w:tc>
          <w:tcPr>
            <w:tcW w:w="27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0,212</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0,212</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0,212</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0,212</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0,212</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0,212</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0,212</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0,212</w:t>
            </w: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14.7</w:t>
            </w:r>
          </w:p>
        </w:tc>
        <w:tc>
          <w:tcPr>
            <w:tcW w:w="144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Резерв (+)/дефицит (-) тепловой мощности</w:t>
            </w:r>
          </w:p>
        </w:tc>
        <w:tc>
          <w:tcPr>
            <w:tcW w:w="27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0,044</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0,044</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0,044</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0,044</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0,044</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0,044</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0,044</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0,044</w:t>
            </w: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15</w:t>
            </w:r>
          </w:p>
        </w:tc>
        <w:tc>
          <w:tcPr>
            <w:tcW w:w="1448" w:type="pct"/>
            <w:shd w:val="clear" w:color="000000" w:fill="FFFFFF"/>
            <w:vAlign w:val="center"/>
          </w:tcPr>
          <w:p w:rsidR="00354E62" w:rsidRPr="00A5746B" w:rsidRDefault="00504481" w:rsidP="00C52F24">
            <w:pPr>
              <w:jc w:val="center"/>
              <w:rPr>
                <w:rFonts w:eastAsia="Times New Roman"/>
                <w:b/>
                <w:bCs/>
                <w:sz w:val="22"/>
                <w:lang w:eastAsia="ru-RU"/>
              </w:rPr>
            </w:pPr>
            <w:r>
              <w:rPr>
                <w:rFonts w:eastAsia="Times New Roman"/>
                <w:b/>
                <w:bCs/>
                <w:sz w:val="22"/>
                <w:lang w:eastAsia="ru-RU"/>
              </w:rPr>
              <w:t>Котельная</w:t>
            </w:r>
            <w:r w:rsidR="00354E62" w:rsidRPr="00A5746B">
              <w:rPr>
                <w:rFonts w:eastAsia="Times New Roman"/>
                <w:b/>
                <w:bCs/>
                <w:sz w:val="22"/>
                <w:lang w:eastAsia="ru-RU"/>
              </w:rPr>
              <w:t xml:space="preserve"> (с.Пудем, ул. Горького, 49а, А)</w:t>
            </w:r>
          </w:p>
        </w:tc>
        <w:tc>
          <w:tcPr>
            <w:tcW w:w="278" w:type="pct"/>
            <w:shd w:val="clear" w:color="000000" w:fill="FFFFFF"/>
            <w:vAlign w:val="bottom"/>
          </w:tcPr>
          <w:p w:rsidR="00354E62" w:rsidRPr="00A5746B" w:rsidRDefault="00354E62" w:rsidP="00C52F24">
            <w:pPr>
              <w:jc w:val="right"/>
              <w:rPr>
                <w:rFonts w:eastAsia="Times New Roman"/>
                <w:sz w:val="22"/>
                <w:lang w:eastAsia="ru-RU"/>
              </w:rPr>
            </w:pPr>
            <w:r w:rsidRPr="00A5746B">
              <w:rPr>
                <w:rFonts w:eastAsia="Times New Roman"/>
                <w:sz w:val="22"/>
                <w:lang w:eastAsia="ru-RU"/>
              </w:rPr>
              <w:t>15</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p>
        </w:tc>
        <w:tc>
          <w:tcPr>
            <w:tcW w:w="334" w:type="pct"/>
            <w:shd w:val="clear" w:color="000000" w:fill="FFFFFF"/>
            <w:vAlign w:val="center"/>
          </w:tcPr>
          <w:p w:rsidR="00354E62" w:rsidRPr="00A5746B" w:rsidRDefault="00354E62" w:rsidP="00C52F24">
            <w:pPr>
              <w:jc w:val="center"/>
              <w:rPr>
                <w:rFonts w:eastAsia="Times New Roman"/>
                <w:sz w:val="22"/>
                <w:lang w:eastAsia="ru-RU"/>
              </w:rPr>
            </w:pPr>
          </w:p>
        </w:tc>
        <w:tc>
          <w:tcPr>
            <w:tcW w:w="334" w:type="pct"/>
            <w:shd w:val="clear" w:color="000000" w:fill="FFFFFF"/>
            <w:vAlign w:val="center"/>
          </w:tcPr>
          <w:p w:rsidR="00354E62" w:rsidRPr="00A5746B" w:rsidRDefault="00354E62" w:rsidP="00C52F24">
            <w:pPr>
              <w:jc w:val="center"/>
              <w:rPr>
                <w:rFonts w:eastAsia="Times New Roman"/>
                <w:sz w:val="22"/>
                <w:lang w:eastAsia="ru-RU"/>
              </w:rPr>
            </w:pPr>
          </w:p>
        </w:tc>
        <w:tc>
          <w:tcPr>
            <w:tcW w:w="334" w:type="pct"/>
            <w:shd w:val="clear" w:color="000000" w:fill="FFFFFF"/>
            <w:vAlign w:val="center"/>
          </w:tcPr>
          <w:p w:rsidR="00354E62" w:rsidRPr="00A5746B" w:rsidRDefault="00354E62" w:rsidP="00C52F24">
            <w:pPr>
              <w:jc w:val="center"/>
              <w:rPr>
                <w:rFonts w:eastAsia="Times New Roman"/>
                <w:sz w:val="22"/>
                <w:lang w:eastAsia="ru-RU"/>
              </w:rPr>
            </w:pPr>
          </w:p>
        </w:tc>
        <w:tc>
          <w:tcPr>
            <w:tcW w:w="334" w:type="pct"/>
            <w:shd w:val="clear" w:color="000000" w:fill="FFFFFF"/>
            <w:vAlign w:val="center"/>
          </w:tcPr>
          <w:p w:rsidR="00354E62" w:rsidRPr="00A5746B" w:rsidRDefault="00354E62" w:rsidP="00C52F24">
            <w:pPr>
              <w:jc w:val="center"/>
              <w:rPr>
                <w:rFonts w:eastAsia="Times New Roman"/>
                <w:sz w:val="22"/>
                <w:lang w:eastAsia="ru-RU"/>
              </w:rPr>
            </w:pPr>
          </w:p>
        </w:tc>
        <w:tc>
          <w:tcPr>
            <w:tcW w:w="334" w:type="pct"/>
            <w:shd w:val="clear" w:color="000000" w:fill="FFFFFF"/>
            <w:vAlign w:val="center"/>
          </w:tcPr>
          <w:p w:rsidR="00354E62" w:rsidRPr="00A5746B" w:rsidRDefault="00354E62" w:rsidP="00C52F24">
            <w:pPr>
              <w:jc w:val="center"/>
              <w:rPr>
                <w:rFonts w:eastAsia="Times New Roman"/>
                <w:sz w:val="22"/>
                <w:lang w:eastAsia="ru-RU"/>
              </w:rPr>
            </w:pPr>
          </w:p>
        </w:tc>
        <w:tc>
          <w:tcPr>
            <w:tcW w:w="474" w:type="pct"/>
            <w:shd w:val="clear" w:color="000000" w:fill="FFFFFF"/>
            <w:vAlign w:val="center"/>
          </w:tcPr>
          <w:p w:rsidR="00354E62" w:rsidRPr="00A5746B" w:rsidRDefault="00354E62" w:rsidP="00C52F24">
            <w:pPr>
              <w:jc w:val="center"/>
              <w:rPr>
                <w:rFonts w:eastAsia="Times New Roman"/>
                <w:sz w:val="22"/>
                <w:lang w:eastAsia="ru-RU"/>
              </w:rPr>
            </w:pPr>
          </w:p>
        </w:tc>
        <w:tc>
          <w:tcPr>
            <w:tcW w:w="521" w:type="pct"/>
            <w:shd w:val="clear" w:color="000000" w:fill="FFFFFF"/>
            <w:vAlign w:val="center"/>
          </w:tcPr>
          <w:p w:rsidR="00354E62" w:rsidRPr="00A5746B" w:rsidRDefault="00354E62" w:rsidP="00C52F24">
            <w:pPr>
              <w:jc w:val="center"/>
              <w:rPr>
                <w:rFonts w:eastAsia="Times New Roman"/>
                <w:sz w:val="22"/>
                <w:lang w:eastAsia="ru-RU"/>
              </w:rPr>
            </w:pP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15.1</w:t>
            </w:r>
          </w:p>
        </w:tc>
        <w:tc>
          <w:tcPr>
            <w:tcW w:w="144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Установленная мощность основного об</w:t>
            </w:r>
            <w:r w:rsidRPr="00A5746B">
              <w:rPr>
                <w:rFonts w:eastAsia="Times New Roman"/>
                <w:sz w:val="22"/>
                <w:lang w:eastAsia="ru-RU"/>
              </w:rPr>
              <w:t>о</w:t>
            </w:r>
            <w:r w:rsidRPr="00A5746B">
              <w:rPr>
                <w:rFonts w:eastAsia="Times New Roman"/>
                <w:sz w:val="22"/>
                <w:lang w:eastAsia="ru-RU"/>
              </w:rPr>
              <w:t>рудования</w:t>
            </w:r>
          </w:p>
        </w:tc>
        <w:tc>
          <w:tcPr>
            <w:tcW w:w="27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0,17</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0,17</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0,17</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0,17</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0,17</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0,17</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0,17</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0,17</w:t>
            </w: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15.2</w:t>
            </w:r>
          </w:p>
        </w:tc>
        <w:tc>
          <w:tcPr>
            <w:tcW w:w="144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Располагаемая мощность основного об</w:t>
            </w:r>
            <w:r w:rsidRPr="00A5746B">
              <w:rPr>
                <w:rFonts w:eastAsia="Times New Roman"/>
                <w:sz w:val="22"/>
                <w:lang w:eastAsia="ru-RU"/>
              </w:rPr>
              <w:t>о</w:t>
            </w:r>
            <w:r w:rsidRPr="00A5746B">
              <w:rPr>
                <w:rFonts w:eastAsia="Times New Roman"/>
                <w:sz w:val="22"/>
                <w:lang w:eastAsia="ru-RU"/>
              </w:rPr>
              <w:t>рудования</w:t>
            </w:r>
          </w:p>
        </w:tc>
        <w:tc>
          <w:tcPr>
            <w:tcW w:w="27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0,17</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0,17</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0,17</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0,17</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0,17</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0,17</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0,17</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0,17</w:t>
            </w: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15.3</w:t>
            </w:r>
          </w:p>
        </w:tc>
        <w:tc>
          <w:tcPr>
            <w:tcW w:w="144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Ограничения тепловой мощности</w:t>
            </w:r>
          </w:p>
        </w:tc>
        <w:tc>
          <w:tcPr>
            <w:tcW w:w="27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w:t>
            </w: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15.4</w:t>
            </w:r>
          </w:p>
        </w:tc>
        <w:tc>
          <w:tcPr>
            <w:tcW w:w="144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Собственные и хозяйственные нужды</w:t>
            </w:r>
          </w:p>
        </w:tc>
        <w:tc>
          <w:tcPr>
            <w:tcW w:w="27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0,00483</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w:t>
            </w: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15.5</w:t>
            </w:r>
          </w:p>
        </w:tc>
        <w:tc>
          <w:tcPr>
            <w:tcW w:w="144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 xml:space="preserve">Потери в тепловых сетях от отпущенной тепловой энергии </w:t>
            </w:r>
          </w:p>
        </w:tc>
        <w:tc>
          <w:tcPr>
            <w:tcW w:w="27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0,01042</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0,01</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0,01</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0,01</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0,01</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0,01</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0,01</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0,01</w:t>
            </w: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15.6</w:t>
            </w:r>
          </w:p>
        </w:tc>
        <w:tc>
          <w:tcPr>
            <w:tcW w:w="144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Присоединенная тепловая нагрузка</w:t>
            </w:r>
          </w:p>
        </w:tc>
        <w:tc>
          <w:tcPr>
            <w:tcW w:w="27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0,163</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0,163</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0,163</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0,163</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0,267</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0,267</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0,267</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0,267</w:t>
            </w: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15.7</w:t>
            </w:r>
          </w:p>
        </w:tc>
        <w:tc>
          <w:tcPr>
            <w:tcW w:w="144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Резерв (+)/дефицит (-) тепловой мощности</w:t>
            </w:r>
          </w:p>
        </w:tc>
        <w:tc>
          <w:tcPr>
            <w:tcW w:w="27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-0,008</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-0,008</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-0,008</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-0,008</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-0,112</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-0,112</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-0,112</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-0,112</w:t>
            </w: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16</w:t>
            </w:r>
          </w:p>
        </w:tc>
        <w:tc>
          <w:tcPr>
            <w:tcW w:w="1448" w:type="pct"/>
            <w:shd w:val="clear" w:color="000000" w:fill="FFFFFF"/>
            <w:vAlign w:val="center"/>
          </w:tcPr>
          <w:p w:rsidR="00354E62" w:rsidRPr="00A5746B" w:rsidRDefault="00354E62" w:rsidP="00C52F24">
            <w:pPr>
              <w:jc w:val="center"/>
              <w:rPr>
                <w:rFonts w:eastAsia="Times New Roman"/>
                <w:b/>
                <w:bCs/>
                <w:sz w:val="22"/>
                <w:lang w:eastAsia="ru-RU"/>
              </w:rPr>
            </w:pPr>
            <w:r w:rsidRPr="00A5746B">
              <w:rPr>
                <w:rFonts w:eastAsia="Times New Roman"/>
                <w:b/>
                <w:bCs/>
                <w:sz w:val="22"/>
                <w:lang w:eastAsia="ru-RU"/>
              </w:rPr>
              <w:t>Котельная (с.Никольское, ул. Це</w:t>
            </w:r>
            <w:r w:rsidRPr="00A5746B">
              <w:rPr>
                <w:rFonts w:eastAsia="Times New Roman"/>
                <w:b/>
                <w:bCs/>
                <w:sz w:val="22"/>
                <w:lang w:eastAsia="ru-RU"/>
              </w:rPr>
              <w:t>н</w:t>
            </w:r>
            <w:r w:rsidRPr="00A5746B">
              <w:rPr>
                <w:rFonts w:eastAsia="Times New Roman"/>
                <w:b/>
                <w:bCs/>
                <w:sz w:val="22"/>
                <w:lang w:eastAsia="ru-RU"/>
              </w:rPr>
              <w:t>тральная, 4)</w:t>
            </w:r>
          </w:p>
        </w:tc>
        <w:tc>
          <w:tcPr>
            <w:tcW w:w="278" w:type="pct"/>
            <w:shd w:val="clear" w:color="000000" w:fill="FFFFFF"/>
            <w:vAlign w:val="bottom"/>
          </w:tcPr>
          <w:p w:rsidR="00354E62" w:rsidRPr="00A5746B" w:rsidRDefault="00354E62" w:rsidP="00C52F24">
            <w:pPr>
              <w:jc w:val="right"/>
              <w:rPr>
                <w:rFonts w:eastAsia="Times New Roman"/>
                <w:sz w:val="22"/>
                <w:lang w:eastAsia="ru-RU"/>
              </w:rPr>
            </w:pPr>
            <w:r w:rsidRPr="00A5746B">
              <w:rPr>
                <w:rFonts w:eastAsia="Times New Roman"/>
                <w:sz w:val="22"/>
                <w:lang w:eastAsia="ru-RU"/>
              </w:rPr>
              <w:t>16</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p>
        </w:tc>
        <w:tc>
          <w:tcPr>
            <w:tcW w:w="334" w:type="pct"/>
            <w:shd w:val="clear" w:color="000000" w:fill="FFFFFF"/>
            <w:vAlign w:val="center"/>
          </w:tcPr>
          <w:p w:rsidR="00354E62" w:rsidRPr="00A5746B" w:rsidRDefault="00354E62" w:rsidP="00C52F24">
            <w:pPr>
              <w:jc w:val="center"/>
              <w:rPr>
                <w:rFonts w:eastAsia="Times New Roman"/>
                <w:sz w:val="22"/>
                <w:lang w:eastAsia="ru-RU"/>
              </w:rPr>
            </w:pPr>
          </w:p>
        </w:tc>
        <w:tc>
          <w:tcPr>
            <w:tcW w:w="334" w:type="pct"/>
            <w:shd w:val="clear" w:color="000000" w:fill="FFFFFF"/>
            <w:vAlign w:val="center"/>
          </w:tcPr>
          <w:p w:rsidR="00354E62" w:rsidRPr="00A5746B" w:rsidRDefault="00354E62" w:rsidP="00C52F24">
            <w:pPr>
              <w:jc w:val="center"/>
              <w:rPr>
                <w:rFonts w:eastAsia="Times New Roman"/>
                <w:sz w:val="22"/>
                <w:lang w:eastAsia="ru-RU"/>
              </w:rPr>
            </w:pPr>
          </w:p>
        </w:tc>
        <w:tc>
          <w:tcPr>
            <w:tcW w:w="334" w:type="pct"/>
            <w:shd w:val="clear" w:color="000000" w:fill="FFFFFF"/>
            <w:vAlign w:val="center"/>
          </w:tcPr>
          <w:p w:rsidR="00354E62" w:rsidRPr="00A5746B" w:rsidRDefault="00354E62" w:rsidP="00C52F24">
            <w:pPr>
              <w:jc w:val="center"/>
              <w:rPr>
                <w:rFonts w:eastAsia="Times New Roman"/>
                <w:sz w:val="22"/>
                <w:lang w:eastAsia="ru-RU"/>
              </w:rPr>
            </w:pPr>
          </w:p>
        </w:tc>
        <w:tc>
          <w:tcPr>
            <w:tcW w:w="334" w:type="pct"/>
            <w:shd w:val="clear" w:color="000000" w:fill="FFFFFF"/>
            <w:vAlign w:val="center"/>
          </w:tcPr>
          <w:p w:rsidR="00354E62" w:rsidRPr="00A5746B" w:rsidRDefault="00354E62" w:rsidP="00C52F24">
            <w:pPr>
              <w:jc w:val="center"/>
              <w:rPr>
                <w:rFonts w:eastAsia="Times New Roman"/>
                <w:sz w:val="22"/>
                <w:lang w:eastAsia="ru-RU"/>
              </w:rPr>
            </w:pPr>
          </w:p>
        </w:tc>
        <w:tc>
          <w:tcPr>
            <w:tcW w:w="334" w:type="pct"/>
            <w:shd w:val="clear" w:color="000000" w:fill="FFFFFF"/>
            <w:vAlign w:val="center"/>
          </w:tcPr>
          <w:p w:rsidR="00354E62" w:rsidRPr="00A5746B" w:rsidRDefault="00354E62" w:rsidP="00C52F24">
            <w:pPr>
              <w:jc w:val="center"/>
              <w:rPr>
                <w:rFonts w:eastAsia="Times New Roman"/>
                <w:sz w:val="22"/>
                <w:lang w:eastAsia="ru-RU"/>
              </w:rPr>
            </w:pPr>
          </w:p>
        </w:tc>
        <w:tc>
          <w:tcPr>
            <w:tcW w:w="474" w:type="pct"/>
            <w:shd w:val="clear" w:color="000000" w:fill="FFFFFF"/>
            <w:vAlign w:val="center"/>
          </w:tcPr>
          <w:p w:rsidR="00354E62" w:rsidRPr="00A5746B" w:rsidRDefault="00354E62" w:rsidP="00C52F24">
            <w:pPr>
              <w:jc w:val="center"/>
              <w:rPr>
                <w:rFonts w:eastAsia="Times New Roman"/>
                <w:sz w:val="22"/>
                <w:lang w:eastAsia="ru-RU"/>
              </w:rPr>
            </w:pPr>
          </w:p>
        </w:tc>
        <w:tc>
          <w:tcPr>
            <w:tcW w:w="521" w:type="pct"/>
            <w:shd w:val="clear" w:color="000000" w:fill="FFFFFF"/>
            <w:vAlign w:val="center"/>
          </w:tcPr>
          <w:p w:rsidR="00354E62" w:rsidRPr="00A5746B" w:rsidRDefault="00354E62" w:rsidP="00C52F24">
            <w:pPr>
              <w:jc w:val="center"/>
              <w:rPr>
                <w:rFonts w:eastAsia="Times New Roman"/>
                <w:sz w:val="22"/>
                <w:lang w:eastAsia="ru-RU"/>
              </w:rPr>
            </w:pP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16.1</w:t>
            </w:r>
          </w:p>
        </w:tc>
        <w:tc>
          <w:tcPr>
            <w:tcW w:w="144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Установленная мощность основного об</w:t>
            </w:r>
            <w:r w:rsidRPr="00A5746B">
              <w:rPr>
                <w:rFonts w:eastAsia="Times New Roman"/>
                <w:sz w:val="22"/>
                <w:lang w:eastAsia="ru-RU"/>
              </w:rPr>
              <w:t>о</w:t>
            </w:r>
            <w:r w:rsidRPr="00A5746B">
              <w:rPr>
                <w:rFonts w:eastAsia="Times New Roman"/>
                <w:sz w:val="22"/>
                <w:lang w:eastAsia="ru-RU"/>
              </w:rPr>
              <w:t>рудования</w:t>
            </w:r>
          </w:p>
        </w:tc>
        <w:tc>
          <w:tcPr>
            <w:tcW w:w="27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0,34</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0,34</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0,34</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0,34</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0,34</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0,34</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0,34</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0,34</w:t>
            </w: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16.2</w:t>
            </w:r>
          </w:p>
        </w:tc>
        <w:tc>
          <w:tcPr>
            <w:tcW w:w="144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Располагаемая мощность основного об</w:t>
            </w:r>
            <w:r w:rsidRPr="00A5746B">
              <w:rPr>
                <w:rFonts w:eastAsia="Times New Roman"/>
                <w:sz w:val="22"/>
                <w:lang w:eastAsia="ru-RU"/>
              </w:rPr>
              <w:t>о</w:t>
            </w:r>
            <w:r w:rsidRPr="00A5746B">
              <w:rPr>
                <w:rFonts w:eastAsia="Times New Roman"/>
                <w:sz w:val="22"/>
                <w:lang w:eastAsia="ru-RU"/>
              </w:rPr>
              <w:t>рудования</w:t>
            </w:r>
          </w:p>
        </w:tc>
        <w:tc>
          <w:tcPr>
            <w:tcW w:w="27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0,34</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0,34</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0,34</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0,34</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0,34</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0,34</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0,34</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0,34</w:t>
            </w: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16.3</w:t>
            </w:r>
          </w:p>
        </w:tc>
        <w:tc>
          <w:tcPr>
            <w:tcW w:w="144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Ограничения тепловой мощности</w:t>
            </w:r>
          </w:p>
        </w:tc>
        <w:tc>
          <w:tcPr>
            <w:tcW w:w="27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w:t>
            </w: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16.4</w:t>
            </w:r>
          </w:p>
        </w:tc>
        <w:tc>
          <w:tcPr>
            <w:tcW w:w="144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Собственные и хозяйственные нужды</w:t>
            </w:r>
          </w:p>
        </w:tc>
        <w:tc>
          <w:tcPr>
            <w:tcW w:w="27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0,00418</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w:t>
            </w: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16.5</w:t>
            </w:r>
          </w:p>
        </w:tc>
        <w:tc>
          <w:tcPr>
            <w:tcW w:w="144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 xml:space="preserve">Потери в тепловых сетях от отпущенной тепловой энергии </w:t>
            </w:r>
          </w:p>
        </w:tc>
        <w:tc>
          <w:tcPr>
            <w:tcW w:w="27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0,00889</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0,01</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0,01</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0,01</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0,01</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0,01</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0,01</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0,01</w:t>
            </w: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16.6</w:t>
            </w:r>
          </w:p>
        </w:tc>
        <w:tc>
          <w:tcPr>
            <w:tcW w:w="144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Присоединенная тепловая нагрузка</w:t>
            </w:r>
          </w:p>
        </w:tc>
        <w:tc>
          <w:tcPr>
            <w:tcW w:w="27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0,135</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0,135</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0,135</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0,135</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0,135</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0,135</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0,135</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0,135</w:t>
            </w: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16.7</w:t>
            </w:r>
          </w:p>
        </w:tc>
        <w:tc>
          <w:tcPr>
            <w:tcW w:w="144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Резерв (+)/дефицит (-) тепловой мощности</w:t>
            </w:r>
          </w:p>
        </w:tc>
        <w:tc>
          <w:tcPr>
            <w:tcW w:w="27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0,192</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0,192</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0,192</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0,192</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0,192</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0,192</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0,192</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0,192</w:t>
            </w: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17</w:t>
            </w:r>
          </w:p>
        </w:tc>
        <w:tc>
          <w:tcPr>
            <w:tcW w:w="1448" w:type="pct"/>
            <w:shd w:val="clear" w:color="000000" w:fill="FFFFFF"/>
            <w:vAlign w:val="center"/>
          </w:tcPr>
          <w:p w:rsidR="00354E62" w:rsidRPr="00A5746B" w:rsidRDefault="00354E62" w:rsidP="00C52F24">
            <w:pPr>
              <w:jc w:val="center"/>
              <w:rPr>
                <w:rFonts w:eastAsia="Times New Roman"/>
                <w:b/>
                <w:bCs/>
                <w:sz w:val="22"/>
                <w:lang w:eastAsia="ru-RU"/>
              </w:rPr>
            </w:pPr>
            <w:r w:rsidRPr="00A5746B">
              <w:rPr>
                <w:rFonts w:eastAsia="Times New Roman"/>
                <w:b/>
                <w:bCs/>
                <w:sz w:val="22"/>
                <w:lang w:eastAsia="ru-RU"/>
              </w:rPr>
              <w:t>Котельная (с.Елово, ул. Школьная, 11а)</w:t>
            </w:r>
          </w:p>
        </w:tc>
        <w:tc>
          <w:tcPr>
            <w:tcW w:w="278" w:type="pct"/>
            <w:shd w:val="clear" w:color="000000" w:fill="FFFFFF"/>
            <w:vAlign w:val="bottom"/>
          </w:tcPr>
          <w:p w:rsidR="00354E62" w:rsidRPr="00A5746B" w:rsidRDefault="00354E62" w:rsidP="00C52F24">
            <w:pPr>
              <w:jc w:val="right"/>
              <w:rPr>
                <w:rFonts w:eastAsia="Times New Roman"/>
                <w:sz w:val="22"/>
                <w:lang w:eastAsia="ru-RU"/>
              </w:rPr>
            </w:pPr>
            <w:r w:rsidRPr="00A5746B">
              <w:rPr>
                <w:rFonts w:eastAsia="Times New Roman"/>
                <w:sz w:val="22"/>
                <w:lang w:eastAsia="ru-RU"/>
              </w:rPr>
              <w:t>17</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p>
        </w:tc>
        <w:tc>
          <w:tcPr>
            <w:tcW w:w="334" w:type="pct"/>
            <w:shd w:val="clear" w:color="000000" w:fill="FFFFFF"/>
            <w:vAlign w:val="center"/>
          </w:tcPr>
          <w:p w:rsidR="00354E62" w:rsidRPr="00A5746B" w:rsidRDefault="00354E62" w:rsidP="00C52F24">
            <w:pPr>
              <w:jc w:val="center"/>
              <w:rPr>
                <w:rFonts w:eastAsia="Times New Roman"/>
                <w:sz w:val="22"/>
                <w:lang w:eastAsia="ru-RU"/>
              </w:rPr>
            </w:pPr>
          </w:p>
        </w:tc>
        <w:tc>
          <w:tcPr>
            <w:tcW w:w="334" w:type="pct"/>
            <w:shd w:val="clear" w:color="000000" w:fill="FFFFFF"/>
            <w:vAlign w:val="center"/>
          </w:tcPr>
          <w:p w:rsidR="00354E62" w:rsidRPr="00A5746B" w:rsidRDefault="00354E62" w:rsidP="00C52F24">
            <w:pPr>
              <w:jc w:val="center"/>
              <w:rPr>
                <w:rFonts w:eastAsia="Times New Roman"/>
                <w:sz w:val="22"/>
                <w:lang w:eastAsia="ru-RU"/>
              </w:rPr>
            </w:pPr>
          </w:p>
        </w:tc>
        <w:tc>
          <w:tcPr>
            <w:tcW w:w="334" w:type="pct"/>
            <w:shd w:val="clear" w:color="000000" w:fill="FFFFFF"/>
            <w:vAlign w:val="center"/>
          </w:tcPr>
          <w:p w:rsidR="00354E62" w:rsidRPr="00A5746B" w:rsidRDefault="00354E62" w:rsidP="00C52F24">
            <w:pPr>
              <w:jc w:val="center"/>
              <w:rPr>
                <w:rFonts w:eastAsia="Times New Roman"/>
                <w:sz w:val="22"/>
                <w:lang w:eastAsia="ru-RU"/>
              </w:rPr>
            </w:pPr>
          </w:p>
        </w:tc>
        <w:tc>
          <w:tcPr>
            <w:tcW w:w="334" w:type="pct"/>
            <w:shd w:val="clear" w:color="000000" w:fill="FFFFFF"/>
            <w:vAlign w:val="center"/>
          </w:tcPr>
          <w:p w:rsidR="00354E62" w:rsidRPr="00A5746B" w:rsidRDefault="00354E62" w:rsidP="00C52F24">
            <w:pPr>
              <w:jc w:val="center"/>
              <w:rPr>
                <w:rFonts w:eastAsia="Times New Roman"/>
                <w:sz w:val="22"/>
                <w:lang w:eastAsia="ru-RU"/>
              </w:rPr>
            </w:pPr>
          </w:p>
        </w:tc>
        <w:tc>
          <w:tcPr>
            <w:tcW w:w="334" w:type="pct"/>
            <w:shd w:val="clear" w:color="000000" w:fill="FFFFFF"/>
            <w:vAlign w:val="center"/>
          </w:tcPr>
          <w:p w:rsidR="00354E62" w:rsidRPr="00A5746B" w:rsidRDefault="00354E62" w:rsidP="00C52F24">
            <w:pPr>
              <w:jc w:val="center"/>
              <w:rPr>
                <w:rFonts w:eastAsia="Times New Roman"/>
                <w:sz w:val="22"/>
                <w:lang w:eastAsia="ru-RU"/>
              </w:rPr>
            </w:pPr>
          </w:p>
        </w:tc>
        <w:tc>
          <w:tcPr>
            <w:tcW w:w="474" w:type="pct"/>
            <w:shd w:val="clear" w:color="000000" w:fill="FFFFFF"/>
            <w:vAlign w:val="center"/>
          </w:tcPr>
          <w:p w:rsidR="00354E62" w:rsidRPr="00A5746B" w:rsidRDefault="00354E62" w:rsidP="00C52F24">
            <w:pPr>
              <w:jc w:val="center"/>
              <w:rPr>
                <w:rFonts w:eastAsia="Times New Roman"/>
                <w:sz w:val="22"/>
                <w:lang w:eastAsia="ru-RU"/>
              </w:rPr>
            </w:pPr>
          </w:p>
        </w:tc>
        <w:tc>
          <w:tcPr>
            <w:tcW w:w="521" w:type="pct"/>
            <w:shd w:val="clear" w:color="000000" w:fill="FFFFFF"/>
            <w:vAlign w:val="center"/>
          </w:tcPr>
          <w:p w:rsidR="00354E62" w:rsidRPr="00A5746B" w:rsidRDefault="00354E62" w:rsidP="00C52F24">
            <w:pPr>
              <w:jc w:val="center"/>
              <w:rPr>
                <w:rFonts w:eastAsia="Times New Roman"/>
                <w:sz w:val="22"/>
                <w:lang w:eastAsia="ru-RU"/>
              </w:rPr>
            </w:pP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17.1</w:t>
            </w:r>
          </w:p>
        </w:tc>
        <w:tc>
          <w:tcPr>
            <w:tcW w:w="144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Установленная мощность основного об</w:t>
            </w:r>
            <w:r w:rsidRPr="00A5746B">
              <w:rPr>
                <w:rFonts w:eastAsia="Times New Roman"/>
                <w:sz w:val="22"/>
                <w:lang w:eastAsia="ru-RU"/>
              </w:rPr>
              <w:t>о</w:t>
            </w:r>
            <w:r w:rsidRPr="00A5746B">
              <w:rPr>
                <w:rFonts w:eastAsia="Times New Roman"/>
                <w:sz w:val="22"/>
                <w:lang w:eastAsia="ru-RU"/>
              </w:rPr>
              <w:t>рудования</w:t>
            </w:r>
          </w:p>
        </w:tc>
        <w:tc>
          <w:tcPr>
            <w:tcW w:w="27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0,44</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0,44</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0,44</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0,44</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0,44</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0,44</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0,44</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0,44</w:t>
            </w: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17.2</w:t>
            </w:r>
          </w:p>
        </w:tc>
        <w:tc>
          <w:tcPr>
            <w:tcW w:w="144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Располагаемая мощность основного об</w:t>
            </w:r>
            <w:r w:rsidRPr="00A5746B">
              <w:rPr>
                <w:rFonts w:eastAsia="Times New Roman"/>
                <w:sz w:val="22"/>
                <w:lang w:eastAsia="ru-RU"/>
              </w:rPr>
              <w:t>о</w:t>
            </w:r>
            <w:r w:rsidRPr="00A5746B">
              <w:rPr>
                <w:rFonts w:eastAsia="Times New Roman"/>
                <w:sz w:val="22"/>
                <w:lang w:eastAsia="ru-RU"/>
              </w:rPr>
              <w:t>рудования</w:t>
            </w:r>
          </w:p>
        </w:tc>
        <w:tc>
          <w:tcPr>
            <w:tcW w:w="27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0,44</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0,44</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0,44</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0,44</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0,44</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0,44</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0,44</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0,44</w:t>
            </w: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17.3</w:t>
            </w:r>
          </w:p>
        </w:tc>
        <w:tc>
          <w:tcPr>
            <w:tcW w:w="144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Ограничения тепловой мощности</w:t>
            </w:r>
          </w:p>
        </w:tc>
        <w:tc>
          <w:tcPr>
            <w:tcW w:w="27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w:t>
            </w: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17.4</w:t>
            </w:r>
          </w:p>
        </w:tc>
        <w:tc>
          <w:tcPr>
            <w:tcW w:w="144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Собственные и хозяйственные нужды</w:t>
            </w:r>
          </w:p>
        </w:tc>
        <w:tc>
          <w:tcPr>
            <w:tcW w:w="27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0,00243</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w:t>
            </w: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lastRenderedPageBreak/>
              <w:t>17.5</w:t>
            </w:r>
          </w:p>
        </w:tc>
        <w:tc>
          <w:tcPr>
            <w:tcW w:w="144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 xml:space="preserve">Потери в тепловых сетях от отпущенной тепловой энергии </w:t>
            </w:r>
          </w:p>
        </w:tc>
        <w:tc>
          <w:tcPr>
            <w:tcW w:w="27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0,00673</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0,01</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0,01</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0,01</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0,01</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0,01</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0,01</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0,01</w:t>
            </w: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17.6</w:t>
            </w:r>
          </w:p>
        </w:tc>
        <w:tc>
          <w:tcPr>
            <w:tcW w:w="144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Присоединенная тепловая нагрузка</w:t>
            </w:r>
          </w:p>
        </w:tc>
        <w:tc>
          <w:tcPr>
            <w:tcW w:w="27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0,116</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0,116</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0,116</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0,116</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0,116</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0,116</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0,116</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0,116</w:t>
            </w: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17.7</w:t>
            </w:r>
          </w:p>
        </w:tc>
        <w:tc>
          <w:tcPr>
            <w:tcW w:w="144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Резерв (+)/дефицит (-) тепловой мощности</w:t>
            </w:r>
          </w:p>
        </w:tc>
        <w:tc>
          <w:tcPr>
            <w:tcW w:w="27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0,315</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0,315</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0,315</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0,315</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0,315</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0,315</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0,315</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0,315</w:t>
            </w: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18</w:t>
            </w:r>
          </w:p>
        </w:tc>
        <w:tc>
          <w:tcPr>
            <w:tcW w:w="1448" w:type="pct"/>
            <w:shd w:val="clear" w:color="000000" w:fill="FFFFFF"/>
            <w:vAlign w:val="center"/>
          </w:tcPr>
          <w:p w:rsidR="00354E62" w:rsidRPr="00A5746B" w:rsidRDefault="00354E62" w:rsidP="00C52F24">
            <w:pPr>
              <w:jc w:val="center"/>
              <w:rPr>
                <w:rFonts w:eastAsia="Times New Roman"/>
                <w:b/>
                <w:bCs/>
                <w:sz w:val="22"/>
                <w:lang w:eastAsia="ru-RU"/>
              </w:rPr>
            </w:pPr>
            <w:r w:rsidRPr="00A5746B">
              <w:rPr>
                <w:rFonts w:eastAsia="Times New Roman"/>
                <w:b/>
                <w:bCs/>
                <w:sz w:val="22"/>
                <w:lang w:eastAsia="ru-RU"/>
              </w:rPr>
              <w:t>Котельная (п.Яр, ул. Пролетарская, 14)</w:t>
            </w:r>
          </w:p>
        </w:tc>
        <w:tc>
          <w:tcPr>
            <w:tcW w:w="278" w:type="pct"/>
            <w:shd w:val="clear" w:color="000000" w:fill="FFFFFF"/>
            <w:vAlign w:val="bottom"/>
          </w:tcPr>
          <w:p w:rsidR="00354E62" w:rsidRPr="00A5746B" w:rsidRDefault="00354E62" w:rsidP="00C52F24">
            <w:pPr>
              <w:jc w:val="right"/>
              <w:rPr>
                <w:rFonts w:eastAsia="Times New Roman"/>
                <w:sz w:val="22"/>
                <w:lang w:eastAsia="ru-RU"/>
              </w:rPr>
            </w:pPr>
            <w:r w:rsidRPr="00A5746B">
              <w:rPr>
                <w:rFonts w:eastAsia="Times New Roman"/>
                <w:sz w:val="22"/>
                <w:lang w:eastAsia="ru-RU"/>
              </w:rPr>
              <w:t>18</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p>
        </w:tc>
        <w:tc>
          <w:tcPr>
            <w:tcW w:w="334" w:type="pct"/>
            <w:shd w:val="clear" w:color="000000" w:fill="FFFFFF"/>
            <w:vAlign w:val="center"/>
          </w:tcPr>
          <w:p w:rsidR="00354E62" w:rsidRPr="00A5746B" w:rsidRDefault="00354E62" w:rsidP="00C52F24">
            <w:pPr>
              <w:jc w:val="center"/>
              <w:rPr>
                <w:rFonts w:eastAsia="Times New Roman"/>
                <w:sz w:val="22"/>
                <w:lang w:eastAsia="ru-RU"/>
              </w:rPr>
            </w:pPr>
          </w:p>
        </w:tc>
        <w:tc>
          <w:tcPr>
            <w:tcW w:w="334" w:type="pct"/>
            <w:shd w:val="clear" w:color="000000" w:fill="FFFFFF"/>
            <w:vAlign w:val="center"/>
          </w:tcPr>
          <w:p w:rsidR="00354E62" w:rsidRPr="00A5746B" w:rsidRDefault="00354E62" w:rsidP="00C52F24">
            <w:pPr>
              <w:jc w:val="center"/>
              <w:rPr>
                <w:rFonts w:eastAsia="Times New Roman"/>
                <w:sz w:val="22"/>
                <w:lang w:eastAsia="ru-RU"/>
              </w:rPr>
            </w:pPr>
          </w:p>
        </w:tc>
        <w:tc>
          <w:tcPr>
            <w:tcW w:w="334" w:type="pct"/>
            <w:shd w:val="clear" w:color="000000" w:fill="FFFFFF"/>
            <w:vAlign w:val="center"/>
          </w:tcPr>
          <w:p w:rsidR="00354E62" w:rsidRPr="00A5746B" w:rsidRDefault="00354E62" w:rsidP="00C52F24">
            <w:pPr>
              <w:jc w:val="center"/>
              <w:rPr>
                <w:rFonts w:eastAsia="Times New Roman"/>
                <w:sz w:val="22"/>
                <w:lang w:eastAsia="ru-RU"/>
              </w:rPr>
            </w:pPr>
          </w:p>
        </w:tc>
        <w:tc>
          <w:tcPr>
            <w:tcW w:w="334" w:type="pct"/>
            <w:shd w:val="clear" w:color="000000" w:fill="FFFFFF"/>
            <w:vAlign w:val="center"/>
          </w:tcPr>
          <w:p w:rsidR="00354E62" w:rsidRPr="00A5746B" w:rsidRDefault="00354E62" w:rsidP="00C52F24">
            <w:pPr>
              <w:jc w:val="center"/>
              <w:rPr>
                <w:rFonts w:eastAsia="Times New Roman"/>
                <w:sz w:val="22"/>
                <w:lang w:eastAsia="ru-RU"/>
              </w:rPr>
            </w:pPr>
          </w:p>
        </w:tc>
        <w:tc>
          <w:tcPr>
            <w:tcW w:w="334" w:type="pct"/>
            <w:shd w:val="clear" w:color="000000" w:fill="FFFFFF"/>
            <w:vAlign w:val="center"/>
          </w:tcPr>
          <w:p w:rsidR="00354E62" w:rsidRPr="00A5746B" w:rsidRDefault="00354E62" w:rsidP="00C52F24">
            <w:pPr>
              <w:jc w:val="center"/>
              <w:rPr>
                <w:rFonts w:eastAsia="Times New Roman"/>
                <w:sz w:val="22"/>
                <w:lang w:eastAsia="ru-RU"/>
              </w:rPr>
            </w:pPr>
          </w:p>
        </w:tc>
        <w:tc>
          <w:tcPr>
            <w:tcW w:w="474" w:type="pct"/>
            <w:shd w:val="clear" w:color="000000" w:fill="FFFFFF"/>
            <w:vAlign w:val="center"/>
          </w:tcPr>
          <w:p w:rsidR="00354E62" w:rsidRPr="00A5746B" w:rsidRDefault="00354E62" w:rsidP="00C52F24">
            <w:pPr>
              <w:jc w:val="center"/>
              <w:rPr>
                <w:rFonts w:eastAsia="Times New Roman"/>
                <w:sz w:val="22"/>
                <w:lang w:eastAsia="ru-RU"/>
              </w:rPr>
            </w:pPr>
          </w:p>
        </w:tc>
        <w:tc>
          <w:tcPr>
            <w:tcW w:w="521" w:type="pct"/>
            <w:shd w:val="clear" w:color="000000" w:fill="FFFFFF"/>
            <w:vAlign w:val="center"/>
          </w:tcPr>
          <w:p w:rsidR="00354E62" w:rsidRPr="00A5746B" w:rsidRDefault="00354E62" w:rsidP="00C52F24">
            <w:pPr>
              <w:jc w:val="center"/>
              <w:rPr>
                <w:rFonts w:eastAsia="Times New Roman"/>
                <w:sz w:val="22"/>
                <w:lang w:eastAsia="ru-RU"/>
              </w:rPr>
            </w:pP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18.1</w:t>
            </w:r>
          </w:p>
        </w:tc>
        <w:tc>
          <w:tcPr>
            <w:tcW w:w="144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Установленная мощность основного об</w:t>
            </w:r>
            <w:r w:rsidRPr="00A5746B">
              <w:rPr>
                <w:rFonts w:eastAsia="Times New Roman"/>
                <w:sz w:val="22"/>
                <w:lang w:eastAsia="ru-RU"/>
              </w:rPr>
              <w:t>о</w:t>
            </w:r>
            <w:r w:rsidRPr="00A5746B">
              <w:rPr>
                <w:rFonts w:eastAsia="Times New Roman"/>
                <w:sz w:val="22"/>
                <w:lang w:eastAsia="ru-RU"/>
              </w:rPr>
              <w:t>рудования</w:t>
            </w:r>
          </w:p>
        </w:tc>
        <w:tc>
          <w:tcPr>
            <w:tcW w:w="27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0,222</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0,22</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0,22</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0,22</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0,22</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0,22</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0,22</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0,22</w:t>
            </w: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18.2</w:t>
            </w:r>
          </w:p>
        </w:tc>
        <w:tc>
          <w:tcPr>
            <w:tcW w:w="144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Располагаемая мощность основного об</w:t>
            </w:r>
            <w:r w:rsidRPr="00A5746B">
              <w:rPr>
                <w:rFonts w:eastAsia="Times New Roman"/>
                <w:sz w:val="22"/>
                <w:lang w:eastAsia="ru-RU"/>
              </w:rPr>
              <w:t>о</w:t>
            </w:r>
            <w:r w:rsidRPr="00A5746B">
              <w:rPr>
                <w:rFonts w:eastAsia="Times New Roman"/>
                <w:sz w:val="22"/>
                <w:lang w:eastAsia="ru-RU"/>
              </w:rPr>
              <w:t>рудования</w:t>
            </w:r>
          </w:p>
        </w:tc>
        <w:tc>
          <w:tcPr>
            <w:tcW w:w="27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0,222</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0,22</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0,22</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0,22</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0,22</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0,22</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0,22</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0,22</w:t>
            </w: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18.3</w:t>
            </w:r>
          </w:p>
        </w:tc>
        <w:tc>
          <w:tcPr>
            <w:tcW w:w="144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Ограничения тепловой мощности</w:t>
            </w:r>
          </w:p>
        </w:tc>
        <w:tc>
          <w:tcPr>
            <w:tcW w:w="27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w:t>
            </w: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18.4</w:t>
            </w:r>
          </w:p>
        </w:tc>
        <w:tc>
          <w:tcPr>
            <w:tcW w:w="144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Собственные и хозяйственные нужды</w:t>
            </w:r>
          </w:p>
        </w:tc>
        <w:tc>
          <w:tcPr>
            <w:tcW w:w="27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0,00154</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w:t>
            </w: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18.5</w:t>
            </w:r>
          </w:p>
        </w:tc>
        <w:tc>
          <w:tcPr>
            <w:tcW w:w="144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 xml:space="preserve">Потери в тепловых сетях от отпущенной тепловой энергии </w:t>
            </w:r>
          </w:p>
        </w:tc>
        <w:tc>
          <w:tcPr>
            <w:tcW w:w="27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0,01331</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0,01</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0,01</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0,01</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0,01</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0,01</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0,01</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0,01</w:t>
            </w: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18.6</w:t>
            </w:r>
          </w:p>
        </w:tc>
        <w:tc>
          <w:tcPr>
            <w:tcW w:w="144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Присоединенная тепловая нагрузка</w:t>
            </w:r>
          </w:p>
        </w:tc>
        <w:tc>
          <w:tcPr>
            <w:tcW w:w="27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0,041</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0,041</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0,041</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0,121</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0,121</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0,121</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0,121</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0,121</w:t>
            </w: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18.7</w:t>
            </w:r>
          </w:p>
        </w:tc>
        <w:tc>
          <w:tcPr>
            <w:tcW w:w="144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Резерв (+)/дефицит (-) тепловой мощности</w:t>
            </w:r>
          </w:p>
        </w:tc>
        <w:tc>
          <w:tcPr>
            <w:tcW w:w="27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0,166</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0,166</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0,166</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0,086</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0,086</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0,086</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0,086</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0,086</w:t>
            </w: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19</w:t>
            </w:r>
          </w:p>
        </w:tc>
        <w:tc>
          <w:tcPr>
            <w:tcW w:w="1448" w:type="pct"/>
            <w:shd w:val="clear" w:color="000000" w:fill="FFFFFF"/>
            <w:vAlign w:val="center"/>
          </w:tcPr>
          <w:p w:rsidR="00354E62" w:rsidRPr="00A5746B" w:rsidRDefault="00354E62" w:rsidP="00C52F24">
            <w:pPr>
              <w:jc w:val="center"/>
              <w:rPr>
                <w:rFonts w:eastAsia="Times New Roman"/>
                <w:b/>
                <w:bCs/>
                <w:sz w:val="22"/>
                <w:lang w:eastAsia="ru-RU"/>
              </w:rPr>
            </w:pPr>
            <w:r w:rsidRPr="00A5746B">
              <w:rPr>
                <w:rFonts w:eastAsia="Times New Roman"/>
                <w:b/>
                <w:bCs/>
                <w:sz w:val="22"/>
                <w:lang w:eastAsia="ru-RU"/>
              </w:rPr>
              <w:t>Котельная (п. Яр, пер. Яр-пост, 1-1а)</w:t>
            </w:r>
          </w:p>
        </w:tc>
        <w:tc>
          <w:tcPr>
            <w:tcW w:w="278" w:type="pct"/>
            <w:shd w:val="clear" w:color="000000" w:fill="FFFFFF"/>
            <w:vAlign w:val="bottom"/>
          </w:tcPr>
          <w:p w:rsidR="00354E62" w:rsidRPr="00A5746B" w:rsidRDefault="00354E62" w:rsidP="00C52F24">
            <w:pPr>
              <w:jc w:val="right"/>
              <w:rPr>
                <w:rFonts w:eastAsia="Times New Roman"/>
                <w:sz w:val="22"/>
                <w:lang w:eastAsia="ru-RU"/>
              </w:rPr>
            </w:pPr>
            <w:r w:rsidRPr="00A5746B">
              <w:rPr>
                <w:rFonts w:eastAsia="Times New Roman"/>
                <w:sz w:val="22"/>
                <w:lang w:eastAsia="ru-RU"/>
              </w:rPr>
              <w:t>19</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p>
        </w:tc>
        <w:tc>
          <w:tcPr>
            <w:tcW w:w="334" w:type="pct"/>
            <w:shd w:val="clear" w:color="000000" w:fill="FFFFFF"/>
            <w:vAlign w:val="center"/>
          </w:tcPr>
          <w:p w:rsidR="00354E62" w:rsidRPr="00A5746B" w:rsidRDefault="00354E62" w:rsidP="00C52F24">
            <w:pPr>
              <w:jc w:val="center"/>
              <w:rPr>
                <w:rFonts w:eastAsia="Times New Roman"/>
                <w:sz w:val="22"/>
                <w:lang w:eastAsia="ru-RU"/>
              </w:rPr>
            </w:pPr>
          </w:p>
        </w:tc>
        <w:tc>
          <w:tcPr>
            <w:tcW w:w="334" w:type="pct"/>
            <w:shd w:val="clear" w:color="000000" w:fill="FFFFFF"/>
            <w:vAlign w:val="center"/>
          </w:tcPr>
          <w:p w:rsidR="00354E62" w:rsidRPr="00A5746B" w:rsidRDefault="00354E62" w:rsidP="00C52F24">
            <w:pPr>
              <w:jc w:val="center"/>
              <w:rPr>
                <w:rFonts w:eastAsia="Times New Roman"/>
                <w:sz w:val="22"/>
                <w:lang w:eastAsia="ru-RU"/>
              </w:rPr>
            </w:pPr>
          </w:p>
        </w:tc>
        <w:tc>
          <w:tcPr>
            <w:tcW w:w="334" w:type="pct"/>
            <w:shd w:val="clear" w:color="000000" w:fill="FFFFFF"/>
            <w:vAlign w:val="center"/>
          </w:tcPr>
          <w:p w:rsidR="00354E62" w:rsidRPr="00A5746B" w:rsidRDefault="00354E62" w:rsidP="00C52F24">
            <w:pPr>
              <w:jc w:val="center"/>
              <w:rPr>
                <w:rFonts w:eastAsia="Times New Roman"/>
                <w:sz w:val="22"/>
                <w:lang w:eastAsia="ru-RU"/>
              </w:rPr>
            </w:pPr>
          </w:p>
        </w:tc>
        <w:tc>
          <w:tcPr>
            <w:tcW w:w="334" w:type="pct"/>
            <w:shd w:val="clear" w:color="000000" w:fill="FFFFFF"/>
            <w:vAlign w:val="center"/>
          </w:tcPr>
          <w:p w:rsidR="00354E62" w:rsidRPr="00A5746B" w:rsidRDefault="00354E62" w:rsidP="00C52F24">
            <w:pPr>
              <w:jc w:val="center"/>
              <w:rPr>
                <w:rFonts w:eastAsia="Times New Roman"/>
                <w:sz w:val="22"/>
                <w:lang w:eastAsia="ru-RU"/>
              </w:rPr>
            </w:pPr>
          </w:p>
        </w:tc>
        <w:tc>
          <w:tcPr>
            <w:tcW w:w="334" w:type="pct"/>
            <w:shd w:val="clear" w:color="000000" w:fill="FFFFFF"/>
            <w:vAlign w:val="center"/>
          </w:tcPr>
          <w:p w:rsidR="00354E62" w:rsidRPr="00A5746B" w:rsidRDefault="00354E62" w:rsidP="00C52F24">
            <w:pPr>
              <w:jc w:val="center"/>
              <w:rPr>
                <w:rFonts w:eastAsia="Times New Roman"/>
                <w:sz w:val="22"/>
                <w:lang w:eastAsia="ru-RU"/>
              </w:rPr>
            </w:pPr>
          </w:p>
        </w:tc>
        <w:tc>
          <w:tcPr>
            <w:tcW w:w="474" w:type="pct"/>
            <w:shd w:val="clear" w:color="000000" w:fill="FFFFFF"/>
            <w:vAlign w:val="center"/>
          </w:tcPr>
          <w:p w:rsidR="00354E62" w:rsidRPr="00A5746B" w:rsidRDefault="00354E62" w:rsidP="00C52F24">
            <w:pPr>
              <w:jc w:val="center"/>
              <w:rPr>
                <w:rFonts w:eastAsia="Times New Roman"/>
                <w:sz w:val="22"/>
                <w:lang w:eastAsia="ru-RU"/>
              </w:rPr>
            </w:pPr>
          </w:p>
        </w:tc>
        <w:tc>
          <w:tcPr>
            <w:tcW w:w="521" w:type="pct"/>
            <w:shd w:val="clear" w:color="000000" w:fill="FFFFFF"/>
            <w:vAlign w:val="center"/>
          </w:tcPr>
          <w:p w:rsidR="00354E62" w:rsidRPr="00A5746B" w:rsidRDefault="00354E62" w:rsidP="00C52F24">
            <w:pPr>
              <w:jc w:val="center"/>
              <w:rPr>
                <w:rFonts w:eastAsia="Times New Roman"/>
                <w:sz w:val="22"/>
                <w:lang w:eastAsia="ru-RU"/>
              </w:rPr>
            </w:pP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19.1</w:t>
            </w:r>
          </w:p>
        </w:tc>
        <w:tc>
          <w:tcPr>
            <w:tcW w:w="144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Установленная мощность основного об</w:t>
            </w:r>
            <w:r w:rsidRPr="00A5746B">
              <w:rPr>
                <w:rFonts w:eastAsia="Times New Roman"/>
                <w:sz w:val="22"/>
                <w:lang w:eastAsia="ru-RU"/>
              </w:rPr>
              <w:t>о</w:t>
            </w:r>
            <w:r w:rsidRPr="00A5746B">
              <w:rPr>
                <w:rFonts w:eastAsia="Times New Roman"/>
                <w:sz w:val="22"/>
                <w:lang w:eastAsia="ru-RU"/>
              </w:rPr>
              <w:t>рудования</w:t>
            </w:r>
          </w:p>
        </w:tc>
        <w:tc>
          <w:tcPr>
            <w:tcW w:w="27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1,4</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1,40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1,40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1,40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1,40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1,40</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1,40</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1,40</w:t>
            </w: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19.2</w:t>
            </w:r>
          </w:p>
        </w:tc>
        <w:tc>
          <w:tcPr>
            <w:tcW w:w="144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Располагаемая мощность основного об</w:t>
            </w:r>
            <w:r w:rsidRPr="00A5746B">
              <w:rPr>
                <w:rFonts w:eastAsia="Times New Roman"/>
                <w:sz w:val="22"/>
                <w:lang w:eastAsia="ru-RU"/>
              </w:rPr>
              <w:t>о</w:t>
            </w:r>
            <w:r w:rsidRPr="00A5746B">
              <w:rPr>
                <w:rFonts w:eastAsia="Times New Roman"/>
                <w:sz w:val="22"/>
                <w:lang w:eastAsia="ru-RU"/>
              </w:rPr>
              <w:t>рудования</w:t>
            </w:r>
          </w:p>
        </w:tc>
        <w:tc>
          <w:tcPr>
            <w:tcW w:w="27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1,4</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1,40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1,40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1,40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1,40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1,40</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1,40</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1,40</w:t>
            </w: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19.3</w:t>
            </w:r>
          </w:p>
        </w:tc>
        <w:tc>
          <w:tcPr>
            <w:tcW w:w="144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Ограничения тепловой мощности</w:t>
            </w:r>
          </w:p>
        </w:tc>
        <w:tc>
          <w:tcPr>
            <w:tcW w:w="27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w:t>
            </w: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19.4</w:t>
            </w:r>
          </w:p>
        </w:tc>
        <w:tc>
          <w:tcPr>
            <w:tcW w:w="144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Собственные и хозяйственные нужды</w:t>
            </w:r>
          </w:p>
        </w:tc>
        <w:tc>
          <w:tcPr>
            <w:tcW w:w="27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0,00</w:t>
            </w: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19.5</w:t>
            </w:r>
          </w:p>
        </w:tc>
        <w:tc>
          <w:tcPr>
            <w:tcW w:w="144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 xml:space="preserve">Потери в тепловых сетях от отпущенной тепловой энергии </w:t>
            </w:r>
          </w:p>
        </w:tc>
        <w:tc>
          <w:tcPr>
            <w:tcW w:w="27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0,02237</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0,02</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0,02</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0,02</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0,02</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0,02</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0,02</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0,02</w:t>
            </w: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19.6</w:t>
            </w:r>
          </w:p>
        </w:tc>
        <w:tc>
          <w:tcPr>
            <w:tcW w:w="144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Присоединенная тепловая нагрузка</w:t>
            </w:r>
          </w:p>
        </w:tc>
        <w:tc>
          <w:tcPr>
            <w:tcW w:w="27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0,650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0,650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0,650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0,650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0,650</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0,650</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0,650</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0,650</w:t>
            </w:r>
          </w:p>
        </w:tc>
      </w:tr>
      <w:tr w:rsidR="00354E62" w:rsidRPr="00A5746B" w:rsidTr="00C52F24">
        <w:trPr>
          <w:cantSplit/>
        </w:trPr>
        <w:tc>
          <w:tcPr>
            <w:tcW w:w="274" w:type="pct"/>
            <w:shd w:val="clear" w:color="000000" w:fill="FFFFFF"/>
            <w:vAlign w:val="bottom"/>
          </w:tcPr>
          <w:p w:rsidR="00354E62" w:rsidRPr="00A5746B" w:rsidRDefault="00354E62" w:rsidP="00C52F24">
            <w:pPr>
              <w:jc w:val="center"/>
              <w:rPr>
                <w:sz w:val="22"/>
              </w:rPr>
            </w:pPr>
            <w:r w:rsidRPr="00A5746B">
              <w:rPr>
                <w:sz w:val="22"/>
              </w:rPr>
              <w:t>19.7</w:t>
            </w:r>
          </w:p>
        </w:tc>
        <w:tc>
          <w:tcPr>
            <w:tcW w:w="144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Резерв (+)/дефицит (-) тепловой мощности</w:t>
            </w:r>
          </w:p>
        </w:tc>
        <w:tc>
          <w:tcPr>
            <w:tcW w:w="278"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Гкал/ч</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0,728</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0,728</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0,728</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0,728</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0,728</w:t>
            </w:r>
          </w:p>
        </w:tc>
        <w:tc>
          <w:tcPr>
            <w:tcW w:w="33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0,728</w:t>
            </w:r>
          </w:p>
        </w:tc>
        <w:tc>
          <w:tcPr>
            <w:tcW w:w="474"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0,728</w:t>
            </w:r>
          </w:p>
        </w:tc>
        <w:tc>
          <w:tcPr>
            <w:tcW w:w="521" w:type="pct"/>
            <w:shd w:val="clear" w:color="000000" w:fill="FFFFFF"/>
            <w:vAlign w:val="center"/>
          </w:tcPr>
          <w:p w:rsidR="00354E62" w:rsidRPr="00A5746B" w:rsidRDefault="00354E62" w:rsidP="00C52F24">
            <w:pPr>
              <w:jc w:val="center"/>
              <w:rPr>
                <w:rFonts w:eastAsia="Times New Roman"/>
                <w:sz w:val="22"/>
                <w:lang w:eastAsia="ru-RU"/>
              </w:rPr>
            </w:pPr>
            <w:r w:rsidRPr="00A5746B">
              <w:rPr>
                <w:rFonts w:eastAsia="Times New Roman"/>
                <w:sz w:val="22"/>
                <w:lang w:eastAsia="ru-RU"/>
              </w:rPr>
              <w:t>0,728</w:t>
            </w:r>
          </w:p>
        </w:tc>
      </w:tr>
    </w:tbl>
    <w:p w:rsidR="00C52F24" w:rsidRPr="00A5746B" w:rsidRDefault="00C52F24"/>
    <w:p w:rsidR="00FB4461" w:rsidRPr="00A5746B" w:rsidRDefault="00F8193E" w:rsidP="0006129B">
      <w:pPr>
        <w:pStyle w:val="21"/>
        <w:spacing w:line="240" w:lineRule="auto"/>
        <w:rPr>
          <w:lang w:eastAsia="ru-RU"/>
        </w:rPr>
      </w:pPr>
      <w:bookmarkStart w:id="195" w:name="_Toc121588514"/>
      <w:r w:rsidRPr="00A5746B">
        <w:rPr>
          <w:lang w:eastAsia="ru-RU"/>
        </w:rPr>
        <w:t>4.2</w:t>
      </w:r>
      <w:r w:rsidR="00FB4461" w:rsidRPr="00A5746B">
        <w:rPr>
          <w:lang w:eastAsia="ru-RU"/>
        </w:rPr>
        <w:t xml:space="preserve"> </w:t>
      </w:r>
      <w:r w:rsidRPr="00A5746B">
        <w:rPr>
          <w:lang w:eastAsia="ru-RU"/>
        </w:rPr>
        <w:t>Г</w:t>
      </w:r>
      <w:r w:rsidR="008B4EE3" w:rsidRPr="00A5746B">
        <w:rPr>
          <w:lang w:eastAsia="ru-RU"/>
        </w:rPr>
        <w:t>идравлический расчет передачи теплоносителя для каждого магистрального вывода с целью определения возможности (н</w:t>
      </w:r>
      <w:r w:rsidR="008B4EE3" w:rsidRPr="00A5746B">
        <w:rPr>
          <w:lang w:eastAsia="ru-RU"/>
        </w:rPr>
        <w:t>е</w:t>
      </w:r>
      <w:r w:rsidR="008B4EE3" w:rsidRPr="00A5746B">
        <w:rPr>
          <w:lang w:eastAsia="ru-RU"/>
        </w:rPr>
        <w:t>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bookmarkEnd w:id="195"/>
    </w:p>
    <w:p w:rsidR="00BF25C5" w:rsidRPr="00A5746B" w:rsidRDefault="00BF25C5" w:rsidP="00BF25C5">
      <w:pPr>
        <w:tabs>
          <w:tab w:val="left" w:pos="0"/>
        </w:tabs>
        <w:ind w:firstLine="567"/>
        <w:rPr>
          <w:rFonts w:eastAsia="Times New Roman"/>
          <w:szCs w:val="24"/>
          <w:lang w:eastAsia="ru-RU"/>
        </w:rPr>
      </w:pPr>
      <w:r w:rsidRPr="00A5746B">
        <w:rPr>
          <w:rFonts w:eastAsia="Times New Roman"/>
          <w:szCs w:val="24"/>
          <w:lang w:eastAsia="ru-RU"/>
        </w:rPr>
        <w:t>При существующих теплогидравлических режимах, располагаемых перепадов даже у самых удаленных потребителей достаточно для обеспечения качественной услуги теплоснабжения.</w:t>
      </w:r>
    </w:p>
    <w:p w:rsidR="00BF25C5" w:rsidRPr="00A5746B" w:rsidRDefault="00BF25C5" w:rsidP="00BF25C5">
      <w:pPr>
        <w:tabs>
          <w:tab w:val="left" w:pos="0"/>
        </w:tabs>
        <w:ind w:firstLine="567"/>
        <w:rPr>
          <w:rFonts w:eastAsia="Times New Roman"/>
          <w:szCs w:val="24"/>
          <w:lang w:eastAsia="ru-RU"/>
        </w:rPr>
      </w:pPr>
      <w:r w:rsidRPr="00A5746B">
        <w:rPr>
          <w:rFonts w:eastAsia="Times New Roman"/>
          <w:szCs w:val="24"/>
          <w:lang w:eastAsia="ru-RU"/>
        </w:rPr>
        <w:t>Пьезометрические графики тепловых сетей рассмотрены п. 3.10 Обосновывающих материалов.</w:t>
      </w:r>
    </w:p>
    <w:p w:rsidR="00FB4461" w:rsidRPr="00A5746B" w:rsidRDefault="00F8193E" w:rsidP="0006129B">
      <w:pPr>
        <w:pStyle w:val="21"/>
        <w:spacing w:line="240" w:lineRule="auto"/>
        <w:rPr>
          <w:lang w:eastAsia="ru-RU"/>
        </w:rPr>
      </w:pPr>
      <w:bookmarkStart w:id="196" w:name="_Toc121588515"/>
      <w:r w:rsidRPr="00A5746B">
        <w:rPr>
          <w:lang w:eastAsia="ru-RU"/>
        </w:rPr>
        <w:lastRenderedPageBreak/>
        <w:t>4.3</w:t>
      </w:r>
      <w:r w:rsidR="00FB4461" w:rsidRPr="00A5746B">
        <w:rPr>
          <w:lang w:eastAsia="ru-RU"/>
        </w:rPr>
        <w:t xml:space="preserve"> </w:t>
      </w:r>
      <w:r w:rsidRPr="00A5746B">
        <w:rPr>
          <w:lang w:eastAsia="ru-RU"/>
        </w:rPr>
        <w:t>В</w:t>
      </w:r>
      <w:r w:rsidR="008B4EE3" w:rsidRPr="00A5746B">
        <w:rPr>
          <w:lang w:eastAsia="ru-RU"/>
        </w:rPr>
        <w:t>ыводы о резервах (дефицитах) существующей системы теплоснабжения при обеспечении перспективной тепловой нагрузки потребителей</w:t>
      </w:r>
      <w:bookmarkEnd w:id="196"/>
    </w:p>
    <w:p w:rsidR="003B3B7D" w:rsidRPr="00A5746B" w:rsidRDefault="003B3B7D" w:rsidP="003B3B7D">
      <w:pPr>
        <w:pStyle w:val="Affb"/>
      </w:pPr>
      <w:r w:rsidRPr="00A5746B">
        <w:rPr>
          <w:szCs w:val="24"/>
        </w:rPr>
        <w:t xml:space="preserve">По данным, приведенным таблицы 33, видно, что в зоне действия </w:t>
      </w:r>
      <w:r w:rsidR="00504481">
        <w:rPr>
          <w:szCs w:val="24"/>
        </w:rPr>
        <w:t>Котельная</w:t>
      </w:r>
      <w:r w:rsidRPr="00A5746B">
        <w:rPr>
          <w:szCs w:val="24"/>
        </w:rPr>
        <w:t xml:space="preserve"> (с.Пудем, ул. Горького, 49а, А) выявлен дефицитов тепл</w:t>
      </w:r>
      <w:r w:rsidRPr="00A5746B">
        <w:rPr>
          <w:szCs w:val="24"/>
        </w:rPr>
        <w:t>о</w:t>
      </w:r>
      <w:r w:rsidRPr="00A5746B">
        <w:rPr>
          <w:szCs w:val="24"/>
        </w:rPr>
        <w:t xml:space="preserve">вой мощности. В зонах действия других источников тепла </w:t>
      </w:r>
      <w:r w:rsidRPr="00A5746B">
        <w:t>имеется запас тепловой мощности. Для обеспечения эффективной работы системы те</w:t>
      </w:r>
      <w:r w:rsidRPr="00A5746B">
        <w:t>п</w:t>
      </w:r>
      <w:r w:rsidRPr="00A5746B">
        <w:t>лоснабжения рекомендуется рассмотреть варианты по снижению потерь тепла в тепловой сети.</w:t>
      </w:r>
    </w:p>
    <w:p w:rsidR="00F458F4" w:rsidRPr="00A5746B" w:rsidRDefault="00F8193E" w:rsidP="0006129B">
      <w:pPr>
        <w:pStyle w:val="21"/>
        <w:spacing w:line="240" w:lineRule="auto"/>
        <w:rPr>
          <w:rFonts w:eastAsia="Microsoft YaHei"/>
        </w:rPr>
      </w:pPr>
      <w:bookmarkStart w:id="197" w:name="_Toc121588516"/>
      <w:r w:rsidRPr="00A5746B">
        <w:rPr>
          <w:rFonts w:eastAsia="Microsoft YaHei"/>
        </w:rPr>
        <w:t>4.4</w:t>
      </w:r>
      <w:r w:rsidR="00F458F4" w:rsidRPr="00A5746B">
        <w:rPr>
          <w:rFonts w:eastAsia="Microsoft YaHei"/>
        </w:rPr>
        <w:t xml:space="preserve"> Состав изменений </w:t>
      </w:r>
      <w:r w:rsidR="00540956" w:rsidRPr="00A5746B">
        <w:rPr>
          <w:rFonts w:eastAsia="Microsoft YaHei"/>
        </w:rPr>
        <w:t>выполненных в доработанной и (или) актуализированной схеме теплоснабжения</w:t>
      </w:r>
      <w:bookmarkEnd w:id="197"/>
    </w:p>
    <w:p w:rsidR="00010E76" w:rsidRPr="00A5746B" w:rsidRDefault="0012675A" w:rsidP="0006129B">
      <w:pPr>
        <w:ind w:firstLine="567"/>
      </w:pPr>
      <w:r w:rsidRPr="00A5746B">
        <w:t xml:space="preserve">Глава разработана </w:t>
      </w:r>
      <w:r w:rsidR="003F7AC4" w:rsidRPr="00A5746B">
        <w:t xml:space="preserve">в соответствии </w:t>
      </w:r>
      <w:r w:rsidR="00780802" w:rsidRPr="00A5746B">
        <w:t>с</w:t>
      </w:r>
      <w:r w:rsidR="00010E76" w:rsidRPr="00A5746B">
        <w:t xml:space="preserve"> действующей редакцией </w:t>
      </w:r>
      <w:r w:rsidR="00C879D3" w:rsidRPr="00A5746B">
        <w:t>Постановления Правительства РФ от 22.02.2012 № 154</w:t>
      </w:r>
      <w:r w:rsidR="003F3107" w:rsidRPr="00A5746B">
        <w:t xml:space="preserve"> </w:t>
      </w:r>
      <w:r w:rsidR="00010E76" w:rsidRPr="00A5746B">
        <w:t>«О требованиях к схемам теплоснабжения, порядку</w:t>
      </w:r>
      <w:r w:rsidR="00C6704F" w:rsidRPr="00A5746B">
        <w:t xml:space="preserve"> их разработки и утверждения» (в редакции </w:t>
      </w:r>
      <w:r w:rsidR="007010E8" w:rsidRPr="00A5746B">
        <w:t>Постановлений Правительства РФ</w:t>
      </w:r>
      <w:r w:rsidR="00010E76" w:rsidRPr="00A5746B">
        <w:t xml:space="preserve"> от 07.10.2014 № 1016, от 18.03.2016 № 208, от 23.03.2016 № 229, от 12.07.2016 № 666, от 03.04.2018 № 405, от 16.03.2019 № 276) и Методи</w:t>
      </w:r>
      <w:r w:rsidR="0040241C" w:rsidRPr="00A5746B">
        <w:t>чески</w:t>
      </w:r>
      <w:r w:rsidR="00127490" w:rsidRPr="00A5746B">
        <w:t>ми указаниями (</w:t>
      </w:r>
      <w:r w:rsidR="003965AF" w:rsidRPr="00A5746B">
        <w:t>утв. Приказом Минэнерго России от 05.03.2019 № 212 «Об утверждении Методических указаний по разработке схем теплоснабжения»</w:t>
      </w:r>
      <w:r w:rsidR="00127490" w:rsidRPr="00A5746B">
        <w:t>).</w:t>
      </w:r>
    </w:p>
    <w:p w:rsidR="00576D8A" w:rsidRPr="00A5746B" w:rsidRDefault="00576D8A" w:rsidP="0006129B">
      <w:pPr>
        <w:ind w:firstLine="709"/>
        <w:rPr>
          <w:szCs w:val="24"/>
        </w:rPr>
      </w:pPr>
    </w:p>
    <w:p w:rsidR="00576D8A" w:rsidRPr="00A5746B" w:rsidRDefault="00576D8A" w:rsidP="0006129B">
      <w:pPr>
        <w:ind w:firstLine="709"/>
        <w:rPr>
          <w:szCs w:val="24"/>
        </w:rPr>
        <w:sectPr w:rsidR="00576D8A" w:rsidRPr="00A5746B" w:rsidSect="003B765F">
          <w:pgSz w:w="16838" w:h="11906" w:orient="landscape"/>
          <w:pgMar w:top="1134" w:right="851" w:bottom="1134" w:left="1134" w:header="708" w:footer="708" w:gutter="0"/>
          <w:cols w:space="708"/>
          <w:docGrid w:linePitch="360"/>
        </w:sectPr>
      </w:pPr>
    </w:p>
    <w:p w:rsidR="00577C59" w:rsidRPr="00A5746B" w:rsidRDefault="008B4EE3" w:rsidP="0006129B">
      <w:pPr>
        <w:pStyle w:val="1"/>
        <w:rPr>
          <w:shd w:val="clear" w:color="auto" w:fill="FFFFFF"/>
        </w:rPr>
      </w:pPr>
      <w:bookmarkStart w:id="198" w:name="_Toc29908476"/>
      <w:bookmarkStart w:id="199" w:name="_Toc121588517"/>
      <w:bookmarkStart w:id="200" w:name="_Toc422303796"/>
      <w:r w:rsidRPr="00A5746B">
        <w:lastRenderedPageBreak/>
        <w:t>ГЛАВА 5</w:t>
      </w:r>
      <w:r w:rsidR="00577C59" w:rsidRPr="00A5746B">
        <w:t xml:space="preserve"> </w:t>
      </w:r>
      <w:bookmarkEnd w:id="198"/>
      <w:r w:rsidRPr="00A5746B">
        <w:rPr>
          <w:shd w:val="clear" w:color="auto" w:fill="FFFFFF"/>
        </w:rPr>
        <w:t xml:space="preserve">Мастер-план развития систем теплоснабжения </w:t>
      </w:r>
      <w:r w:rsidR="00FE6FCF" w:rsidRPr="00A5746B">
        <w:rPr>
          <w:shd w:val="clear" w:color="auto" w:fill="FFFFFF"/>
        </w:rPr>
        <w:t>округа</w:t>
      </w:r>
      <w:bookmarkEnd w:id="199"/>
    </w:p>
    <w:p w:rsidR="00F8193E" w:rsidRPr="00A5746B" w:rsidRDefault="00F8193E" w:rsidP="0006129B">
      <w:pPr>
        <w:pStyle w:val="21"/>
        <w:spacing w:line="240" w:lineRule="auto"/>
      </w:pPr>
      <w:bookmarkStart w:id="201" w:name="_Toc121588518"/>
      <w:r w:rsidRPr="00A5746B">
        <w:t>5.1 Описание вариантов (не менее двух) перспективного развития систем тепл</w:t>
      </w:r>
      <w:r w:rsidRPr="00A5746B">
        <w:t>о</w:t>
      </w:r>
      <w:r w:rsidRPr="00A5746B">
        <w:t xml:space="preserve">снабжения </w:t>
      </w:r>
      <w:r w:rsidR="00FE6FCF" w:rsidRPr="00A5746B">
        <w:t>округа</w:t>
      </w:r>
      <w:bookmarkEnd w:id="201"/>
      <w:r w:rsidRPr="00A5746B">
        <w:t xml:space="preserve"> </w:t>
      </w:r>
    </w:p>
    <w:p w:rsidR="005744A0" w:rsidRPr="00A5746B" w:rsidRDefault="005744A0" w:rsidP="0006129B">
      <w:pPr>
        <w:pStyle w:val="Affb"/>
      </w:pPr>
      <w:r w:rsidRPr="00A5746B">
        <w:t>При развитии системы теплоснабжения необходимо придерживаться следующих при</w:t>
      </w:r>
      <w:r w:rsidRPr="00A5746B">
        <w:t>н</w:t>
      </w:r>
      <w:r w:rsidRPr="00A5746B">
        <w:t xml:space="preserve">ципов: </w:t>
      </w:r>
    </w:p>
    <w:p w:rsidR="005744A0" w:rsidRPr="00A5746B" w:rsidRDefault="005744A0" w:rsidP="0006129B">
      <w:pPr>
        <w:pStyle w:val="Affb"/>
      </w:pPr>
      <w:r w:rsidRPr="00A5746B">
        <w:t>1</w:t>
      </w:r>
      <w:r w:rsidR="00F8193E" w:rsidRPr="00A5746B">
        <w:t>)</w:t>
      </w:r>
      <w:r w:rsidRPr="00A5746B">
        <w:t xml:space="preserve"> приоритетное использование природного газа в качестве основного топлива для с</w:t>
      </w:r>
      <w:r w:rsidRPr="00A5746B">
        <w:t>у</w:t>
      </w:r>
      <w:r w:rsidRPr="00A5746B">
        <w:t xml:space="preserve">ществующих, реконструируемых и перспективных источников тепловой энергии; </w:t>
      </w:r>
    </w:p>
    <w:p w:rsidR="005744A0" w:rsidRPr="00A5746B" w:rsidRDefault="005744A0" w:rsidP="0006129B">
      <w:pPr>
        <w:pStyle w:val="Affb"/>
      </w:pPr>
      <w:r w:rsidRPr="00A5746B">
        <w:t>2</w:t>
      </w:r>
      <w:r w:rsidR="00F8193E" w:rsidRPr="00A5746B">
        <w:t>)</w:t>
      </w:r>
      <w:r w:rsidRPr="00A5746B">
        <w:t xml:space="preserve"> использование индивидуального (автономного) теплоснабжения для индивидуал</w:t>
      </w:r>
      <w:r w:rsidRPr="00A5746B">
        <w:t>ь</w:t>
      </w:r>
      <w:r w:rsidRPr="00A5746B">
        <w:t>ных жилых домов, жилых домов блокированной застройки и одиночных удаленных потр</w:t>
      </w:r>
      <w:r w:rsidRPr="00A5746B">
        <w:t>е</w:t>
      </w:r>
      <w:r w:rsidRPr="00A5746B">
        <w:t xml:space="preserve">бителей; </w:t>
      </w:r>
    </w:p>
    <w:p w:rsidR="005744A0" w:rsidRPr="00A5746B" w:rsidRDefault="00F8193E" w:rsidP="0006129B">
      <w:pPr>
        <w:pStyle w:val="Affb"/>
      </w:pPr>
      <w:r w:rsidRPr="00A5746B">
        <w:t>3)</w:t>
      </w:r>
      <w:r w:rsidR="005744A0" w:rsidRPr="00A5746B">
        <w:t xml:space="preserve"> размещение источников тепловой энергии как можно ближе к потребителю, в том числе, перев</w:t>
      </w:r>
      <w:r w:rsidR="002664F2" w:rsidRPr="00A5746B">
        <w:t xml:space="preserve">од </w:t>
      </w:r>
      <w:r w:rsidR="005744A0" w:rsidRPr="00A5746B">
        <w:t>индивидуальных жилых домов и одиночных потребителей на индивидуал</w:t>
      </w:r>
      <w:r w:rsidR="005744A0" w:rsidRPr="00A5746B">
        <w:t>ь</w:t>
      </w:r>
      <w:r w:rsidR="005744A0" w:rsidRPr="00A5746B">
        <w:t xml:space="preserve">ное (автономное) теплоснабжение; </w:t>
      </w:r>
    </w:p>
    <w:p w:rsidR="005744A0" w:rsidRPr="00A5746B" w:rsidRDefault="00F8193E" w:rsidP="0006129B">
      <w:pPr>
        <w:pStyle w:val="Affb"/>
      </w:pPr>
      <w:r w:rsidRPr="00A5746B">
        <w:t>4)</w:t>
      </w:r>
      <w:r w:rsidR="005744A0" w:rsidRPr="00A5746B">
        <w:t xml:space="preserve"> унификация оборудования, что позволяет снизить складской резерв запасных частей; </w:t>
      </w:r>
    </w:p>
    <w:p w:rsidR="005744A0" w:rsidRPr="00A5746B" w:rsidRDefault="00F8193E" w:rsidP="0006129B">
      <w:pPr>
        <w:pStyle w:val="Affb"/>
      </w:pPr>
      <w:r w:rsidRPr="00A5746B">
        <w:t>5)</w:t>
      </w:r>
      <w:r w:rsidR="005744A0" w:rsidRPr="00A5746B">
        <w:t xml:space="preserve"> разумное повышение коэффициента использования установленной мощности осно</w:t>
      </w:r>
      <w:r w:rsidR="005744A0" w:rsidRPr="00A5746B">
        <w:t>в</w:t>
      </w:r>
      <w:r w:rsidR="005744A0" w:rsidRPr="00A5746B">
        <w:t xml:space="preserve">ного теплотехнического оборудования; </w:t>
      </w:r>
    </w:p>
    <w:p w:rsidR="005744A0" w:rsidRPr="00A5746B" w:rsidRDefault="00F8193E" w:rsidP="0006129B">
      <w:pPr>
        <w:pStyle w:val="Affb"/>
      </w:pPr>
      <w:r w:rsidRPr="00A5746B">
        <w:t>6)</w:t>
      </w:r>
      <w:r w:rsidR="005744A0" w:rsidRPr="00A5746B">
        <w:t xml:space="preserve"> автоматизация, роботизация и диспетчеризация котельных (создание единого ди</w:t>
      </w:r>
      <w:r w:rsidR="005744A0" w:rsidRPr="00A5746B">
        <w:t>с</w:t>
      </w:r>
      <w:r w:rsidR="005744A0" w:rsidRPr="00A5746B">
        <w:t>петчерского центра для дистанционного мониторинга работы объектов коммунальной и</w:t>
      </w:r>
      <w:r w:rsidR="005744A0" w:rsidRPr="00A5746B">
        <w:t>н</w:t>
      </w:r>
      <w:r w:rsidR="005744A0" w:rsidRPr="00A5746B">
        <w:t xml:space="preserve">фраструктуры); </w:t>
      </w:r>
    </w:p>
    <w:p w:rsidR="005744A0" w:rsidRPr="00A5746B" w:rsidRDefault="00F8193E" w:rsidP="0006129B">
      <w:pPr>
        <w:pStyle w:val="Affb"/>
      </w:pPr>
      <w:r w:rsidRPr="00A5746B">
        <w:t>7)</w:t>
      </w:r>
      <w:r w:rsidR="005744A0" w:rsidRPr="00A5746B">
        <w:t xml:space="preserve"> использование наилучших доступных технологий; </w:t>
      </w:r>
    </w:p>
    <w:p w:rsidR="005744A0" w:rsidRPr="00A5746B" w:rsidRDefault="00F8193E" w:rsidP="0006129B">
      <w:pPr>
        <w:pStyle w:val="Affb"/>
      </w:pPr>
      <w:r w:rsidRPr="00A5746B">
        <w:t>8)</w:t>
      </w:r>
      <w:r w:rsidR="005744A0" w:rsidRPr="00A5746B">
        <w:t xml:space="preserve"> внедрение оборудования с высоким классом энергоэффективности; </w:t>
      </w:r>
    </w:p>
    <w:p w:rsidR="005744A0" w:rsidRPr="00A5746B" w:rsidRDefault="00F8193E" w:rsidP="0006129B">
      <w:pPr>
        <w:pStyle w:val="Affb"/>
      </w:pPr>
      <w:r w:rsidRPr="00A5746B">
        <w:t>9)</w:t>
      </w:r>
      <w:r w:rsidR="005744A0" w:rsidRPr="00A5746B">
        <w:t xml:space="preserve"> приоритетное внедрение мероприятий с малым сроком окупаемости.</w:t>
      </w:r>
    </w:p>
    <w:p w:rsidR="005744A0" w:rsidRPr="00A5746B" w:rsidRDefault="005744A0" w:rsidP="0006129B">
      <w:pPr>
        <w:ind w:firstLine="567"/>
        <w:rPr>
          <w:szCs w:val="24"/>
        </w:rPr>
      </w:pPr>
      <w:r w:rsidRPr="00A5746B">
        <w:rPr>
          <w:szCs w:val="24"/>
        </w:rPr>
        <w:t xml:space="preserve">В соответствии с методическими рекомендациями к разработке (актуализации) схем теплоснабжения п.83 мастер-план схемы теплоснабжения рекомендуется разрабатывать на основании: </w:t>
      </w:r>
    </w:p>
    <w:p w:rsidR="005744A0" w:rsidRPr="00A5746B" w:rsidRDefault="00F8193E" w:rsidP="0006129B">
      <w:pPr>
        <w:ind w:firstLine="567"/>
        <w:rPr>
          <w:szCs w:val="24"/>
        </w:rPr>
      </w:pPr>
      <w:r w:rsidRPr="00A5746B">
        <w:rPr>
          <w:szCs w:val="24"/>
        </w:rPr>
        <w:t>1)</w:t>
      </w:r>
      <w:r w:rsidR="005744A0" w:rsidRPr="00A5746B">
        <w:rPr>
          <w:szCs w:val="24"/>
        </w:rPr>
        <w:t xml:space="preserve"> решений по строительству генерирующих объектов с комбинированной выработкой тепловой и электрической энергии, указанных в утвержденных в региональных схемах и программах перспективного развития электроэнергетики, разработанных в соответствии с </w:t>
      </w:r>
      <w:r w:rsidR="008878FD" w:rsidRPr="00A5746B">
        <w:rPr>
          <w:szCs w:val="24"/>
        </w:rPr>
        <w:t>Постановлением Правительства РФ от 17.10.2009 № 823 «О схемах и программах перспе</w:t>
      </w:r>
      <w:r w:rsidR="008878FD" w:rsidRPr="00A5746B">
        <w:rPr>
          <w:szCs w:val="24"/>
        </w:rPr>
        <w:t>к</w:t>
      </w:r>
      <w:r w:rsidR="008878FD" w:rsidRPr="00A5746B">
        <w:rPr>
          <w:szCs w:val="24"/>
        </w:rPr>
        <w:t>тивного развития электроэнергетики" (Собрание законодательства Российской Федерации, 2009, №43, ст.5073; 2013, №33, ст.4392; 2014, №9, ст.907; 2015, №5, ст.827; №8, ст.1175; 2018, №34, ст.5483)</w:t>
      </w:r>
      <w:r w:rsidR="005744A0" w:rsidRPr="00A5746B">
        <w:rPr>
          <w:szCs w:val="24"/>
        </w:rPr>
        <w:t>;</w:t>
      </w:r>
    </w:p>
    <w:p w:rsidR="005744A0" w:rsidRPr="00A5746B" w:rsidRDefault="00F8193E" w:rsidP="0006129B">
      <w:pPr>
        <w:ind w:firstLine="567"/>
        <w:rPr>
          <w:szCs w:val="24"/>
        </w:rPr>
      </w:pPr>
      <w:r w:rsidRPr="00A5746B">
        <w:rPr>
          <w:szCs w:val="24"/>
        </w:rPr>
        <w:t>2)</w:t>
      </w:r>
      <w:r w:rsidR="005744A0" w:rsidRPr="00A5746B">
        <w:rPr>
          <w:szCs w:val="24"/>
        </w:rPr>
        <w:t xml:space="preserve"> решений о теплофикационных турбоагрегатах, не прошедших конкурентный отбор мощности на оптовом рынке электрической энергии и мощности в соответствии с законод</w:t>
      </w:r>
      <w:r w:rsidR="005744A0" w:rsidRPr="00A5746B">
        <w:rPr>
          <w:szCs w:val="24"/>
        </w:rPr>
        <w:t>а</w:t>
      </w:r>
      <w:r w:rsidR="005744A0" w:rsidRPr="00A5746B">
        <w:rPr>
          <w:szCs w:val="24"/>
        </w:rPr>
        <w:t>тельством Российской Федерации об электроэнергетике;</w:t>
      </w:r>
    </w:p>
    <w:p w:rsidR="005744A0" w:rsidRPr="00A5746B" w:rsidRDefault="00F8193E" w:rsidP="0006129B">
      <w:pPr>
        <w:ind w:firstLine="567"/>
        <w:rPr>
          <w:szCs w:val="24"/>
        </w:rPr>
      </w:pPr>
      <w:r w:rsidRPr="00A5746B">
        <w:rPr>
          <w:szCs w:val="24"/>
        </w:rPr>
        <w:t>3)</w:t>
      </w:r>
      <w:r w:rsidR="005744A0" w:rsidRPr="00A5746B">
        <w:rPr>
          <w:szCs w:val="24"/>
        </w:rPr>
        <w:t xml:space="preserve"> решений по строительству, реконструкции и (или) модернизации генерирующих объектов с комбинированной выработкой тепловой и электрической энергии, указанных в договорах поставки мощности;</w:t>
      </w:r>
    </w:p>
    <w:p w:rsidR="005744A0" w:rsidRPr="00A5746B" w:rsidRDefault="00F8193E" w:rsidP="0006129B">
      <w:pPr>
        <w:ind w:firstLine="567"/>
        <w:rPr>
          <w:szCs w:val="24"/>
        </w:rPr>
      </w:pPr>
      <w:r w:rsidRPr="00A5746B">
        <w:rPr>
          <w:szCs w:val="24"/>
        </w:rPr>
        <w:t>4)</w:t>
      </w:r>
      <w:r w:rsidR="005744A0" w:rsidRPr="00A5746B">
        <w:rPr>
          <w:szCs w:val="24"/>
        </w:rPr>
        <w:t xml:space="preserve"> принятых региональных программ газификации жилищно-коммунального хозяйства, промышленных и иных организаций;</w:t>
      </w:r>
    </w:p>
    <w:p w:rsidR="005744A0" w:rsidRPr="00A5746B" w:rsidRDefault="00F8193E" w:rsidP="0006129B">
      <w:pPr>
        <w:ind w:firstLine="567"/>
        <w:rPr>
          <w:szCs w:val="24"/>
        </w:rPr>
      </w:pPr>
      <w:r w:rsidRPr="00A5746B">
        <w:rPr>
          <w:szCs w:val="24"/>
        </w:rPr>
        <w:t>5)</w:t>
      </w:r>
      <w:r w:rsidR="005744A0" w:rsidRPr="00A5746B">
        <w:rPr>
          <w:szCs w:val="24"/>
        </w:rPr>
        <w:t xml:space="preserve"> предложений по передаче тепловой нагрузки от котельных на источники комбин</w:t>
      </w:r>
      <w:r w:rsidR="005744A0" w:rsidRPr="00A5746B">
        <w:rPr>
          <w:szCs w:val="24"/>
        </w:rPr>
        <w:t>и</w:t>
      </w:r>
      <w:r w:rsidR="005744A0" w:rsidRPr="00A5746B">
        <w:rPr>
          <w:szCs w:val="24"/>
        </w:rPr>
        <w:t>рованной выработки, при наличии резерва тепловых мощностей установленных турбоагрег</w:t>
      </w:r>
      <w:r w:rsidR="005744A0" w:rsidRPr="00A5746B">
        <w:rPr>
          <w:szCs w:val="24"/>
        </w:rPr>
        <w:t>а</w:t>
      </w:r>
      <w:r w:rsidR="005744A0" w:rsidRPr="00A5746B">
        <w:rPr>
          <w:szCs w:val="24"/>
        </w:rPr>
        <w:t>тов;</w:t>
      </w:r>
    </w:p>
    <w:p w:rsidR="005744A0" w:rsidRPr="00A5746B" w:rsidRDefault="00F8193E" w:rsidP="0006129B">
      <w:pPr>
        <w:ind w:firstLine="567"/>
        <w:rPr>
          <w:szCs w:val="24"/>
        </w:rPr>
      </w:pPr>
      <w:r w:rsidRPr="00A5746B">
        <w:rPr>
          <w:szCs w:val="24"/>
        </w:rPr>
        <w:t>6)</w:t>
      </w:r>
      <w:r w:rsidR="005744A0" w:rsidRPr="00A5746B">
        <w:rPr>
          <w:szCs w:val="24"/>
        </w:rPr>
        <w:t xml:space="preserve"> предложений по строительству, реконструкции и (или) модернизации магистральных теплопроводов для обеспечения возможности регулирования загрузки существующих и пе</w:t>
      </w:r>
      <w:r w:rsidR="005744A0" w:rsidRPr="00A5746B">
        <w:rPr>
          <w:szCs w:val="24"/>
        </w:rPr>
        <w:t>р</w:t>
      </w:r>
      <w:r w:rsidR="005744A0" w:rsidRPr="00A5746B">
        <w:rPr>
          <w:szCs w:val="24"/>
        </w:rPr>
        <w:t xml:space="preserve">спективных источников комбинированной выработки. </w:t>
      </w:r>
    </w:p>
    <w:p w:rsidR="00950EF9" w:rsidRPr="00A5746B" w:rsidRDefault="005744A0" w:rsidP="007066AC">
      <w:pPr>
        <w:pStyle w:val="Affb"/>
        <w:rPr>
          <w:rFonts w:eastAsia="Times New Roman"/>
          <w:szCs w:val="24"/>
          <w:lang w:eastAsia="ru-RU"/>
        </w:rPr>
      </w:pPr>
      <w:r w:rsidRPr="00A5746B">
        <w:t>Для территории</w:t>
      </w:r>
      <w:r w:rsidR="00D458C1" w:rsidRPr="00A5746B">
        <w:t xml:space="preserve"> </w:t>
      </w:r>
      <w:r w:rsidR="00FE6FCF" w:rsidRPr="00A5746B">
        <w:t>округа</w:t>
      </w:r>
      <w:r w:rsidRPr="00A5746B">
        <w:t xml:space="preserve"> данные решения отсутствуют. </w:t>
      </w:r>
      <w:r w:rsidR="00950EF9" w:rsidRPr="00A5746B">
        <w:rPr>
          <w:rFonts w:eastAsia="Times New Roman"/>
          <w:szCs w:val="24"/>
          <w:lang w:eastAsia="ru-RU"/>
        </w:rPr>
        <w:t>Планом развития</w:t>
      </w:r>
      <w:r w:rsidR="00D458C1" w:rsidRPr="00A5746B">
        <w:rPr>
          <w:rFonts w:eastAsia="Times New Roman"/>
          <w:szCs w:val="24"/>
          <w:lang w:eastAsia="ru-RU"/>
        </w:rPr>
        <w:t xml:space="preserve"> округа</w:t>
      </w:r>
      <w:r w:rsidR="00E41600" w:rsidRPr="00A5746B">
        <w:rPr>
          <w:rFonts w:eastAsia="Times New Roman"/>
          <w:szCs w:val="24"/>
          <w:lang w:eastAsia="ru-RU"/>
        </w:rPr>
        <w:t xml:space="preserve"> </w:t>
      </w:r>
      <w:r w:rsidR="00950EF9" w:rsidRPr="00A5746B">
        <w:rPr>
          <w:rFonts w:eastAsia="Times New Roman"/>
          <w:szCs w:val="24"/>
          <w:lang w:eastAsia="ru-RU"/>
        </w:rPr>
        <w:t>пред</w:t>
      </w:r>
      <w:r w:rsidR="00950EF9" w:rsidRPr="00A5746B">
        <w:rPr>
          <w:rFonts w:eastAsia="Times New Roman"/>
          <w:szCs w:val="24"/>
          <w:lang w:eastAsia="ru-RU"/>
        </w:rPr>
        <w:t>у</w:t>
      </w:r>
      <w:r w:rsidR="00950EF9" w:rsidRPr="00A5746B">
        <w:rPr>
          <w:rFonts w:eastAsia="Times New Roman"/>
          <w:szCs w:val="24"/>
          <w:lang w:eastAsia="ru-RU"/>
        </w:rPr>
        <w:t xml:space="preserve">сматривается новое жилищное строительство, размещаемое на территориях существующей застройки путем реконструкции и создания новой современной застройки, обеспечивающей комфортные условия проживания. </w:t>
      </w:r>
      <w:r w:rsidR="0075344B" w:rsidRPr="00A5746B">
        <w:t xml:space="preserve">В настоящее время строительство жилья на территории </w:t>
      </w:r>
      <w:r w:rsidR="00FE6FCF" w:rsidRPr="00A5746B">
        <w:t>округа</w:t>
      </w:r>
      <w:r w:rsidR="0075344B" w:rsidRPr="00A5746B">
        <w:t xml:space="preserve"> представлено индивидуальной жилой застройкой.</w:t>
      </w:r>
    </w:p>
    <w:p w:rsidR="00FE6FCF" w:rsidRPr="00A5746B" w:rsidRDefault="00950EF9" w:rsidP="0006129B">
      <w:pPr>
        <w:tabs>
          <w:tab w:val="left" w:pos="0"/>
        </w:tabs>
        <w:ind w:firstLine="567"/>
        <w:rPr>
          <w:rFonts w:eastAsia="Times New Roman"/>
          <w:szCs w:val="24"/>
          <w:lang w:eastAsia="ru-RU"/>
        </w:rPr>
      </w:pPr>
      <w:r w:rsidRPr="00A5746B">
        <w:rPr>
          <w:rFonts w:eastAsia="Times New Roman"/>
          <w:szCs w:val="24"/>
          <w:lang w:eastAsia="ru-RU"/>
        </w:rPr>
        <w:lastRenderedPageBreak/>
        <w:t>Отопление вновь строящихся зданий, за исключением индивидуального жилищного строительства, предусматривается от существующих источников теплоснабжения.</w:t>
      </w:r>
      <w:r w:rsidR="002F5504" w:rsidRPr="00A5746B">
        <w:rPr>
          <w:rFonts w:eastAsia="Times New Roman"/>
          <w:szCs w:val="24"/>
          <w:lang w:eastAsia="ru-RU"/>
        </w:rPr>
        <w:t xml:space="preserve"> </w:t>
      </w:r>
    </w:p>
    <w:p w:rsidR="005744A0" w:rsidRPr="00A5746B" w:rsidRDefault="005744A0" w:rsidP="0006129B">
      <w:pPr>
        <w:tabs>
          <w:tab w:val="left" w:pos="0"/>
        </w:tabs>
        <w:ind w:firstLine="567"/>
        <w:rPr>
          <w:rFonts w:eastAsia="Times New Roman"/>
          <w:szCs w:val="24"/>
          <w:lang w:eastAsia="ru-RU"/>
        </w:rPr>
      </w:pPr>
      <w:r w:rsidRPr="00A5746B">
        <w:rPr>
          <w:rFonts w:eastAsia="Times New Roman"/>
          <w:szCs w:val="24"/>
          <w:lang w:eastAsia="ru-RU"/>
        </w:rPr>
        <w:t>Для отопления и горячего водоснабжения</w:t>
      </w:r>
      <w:r w:rsidR="00B068B4" w:rsidRPr="00A5746B">
        <w:rPr>
          <w:rFonts w:eastAsia="Times New Roman"/>
          <w:szCs w:val="24"/>
          <w:lang w:eastAsia="ru-RU"/>
        </w:rPr>
        <w:t>,</w:t>
      </w:r>
      <w:r w:rsidRPr="00A5746B">
        <w:rPr>
          <w:rFonts w:eastAsia="Times New Roman"/>
          <w:szCs w:val="24"/>
          <w:lang w:eastAsia="ru-RU"/>
        </w:rPr>
        <w:t xml:space="preserve"> вновь строящихся индивидуальных домов рекомендуется использовать индивидуальные двухконтурные котлы. Для теплоснабжения строящихся зданий</w:t>
      </w:r>
      <w:r w:rsidR="0075344B" w:rsidRPr="00A5746B">
        <w:rPr>
          <w:rFonts w:eastAsia="Times New Roman"/>
          <w:szCs w:val="24"/>
          <w:lang w:eastAsia="ru-RU"/>
        </w:rPr>
        <w:t xml:space="preserve"> (группы зданий)</w:t>
      </w:r>
      <w:r w:rsidRPr="00A5746B">
        <w:rPr>
          <w:rFonts w:eastAsia="Times New Roman"/>
          <w:szCs w:val="24"/>
          <w:lang w:eastAsia="ru-RU"/>
        </w:rPr>
        <w:t xml:space="preserve"> с небольшим теплопотреблением и использовать авт</w:t>
      </w:r>
      <w:r w:rsidRPr="00A5746B">
        <w:rPr>
          <w:rFonts w:eastAsia="Times New Roman"/>
          <w:szCs w:val="24"/>
          <w:lang w:eastAsia="ru-RU"/>
        </w:rPr>
        <w:t>о</w:t>
      </w:r>
      <w:r w:rsidRPr="00A5746B">
        <w:rPr>
          <w:rFonts w:eastAsia="Times New Roman"/>
          <w:szCs w:val="24"/>
          <w:lang w:eastAsia="ru-RU"/>
        </w:rPr>
        <w:t>номные ис</w:t>
      </w:r>
      <w:r w:rsidR="00B068B4" w:rsidRPr="00A5746B">
        <w:rPr>
          <w:rFonts w:eastAsia="Times New Roman"/>
          <w:szCs w:val="24"/>
          <w:lang w:eastAsia="ru-RU"/>
        </w:rPr>
        <w:t>точники тепла,</w:t>
      </w:r>
      <w:r w:rsidRPr="00A5746B">
        <w:rPr>
          <w:rFonts w:eastAsia="Times New Roman"/>
          <w:szCs w:val="24"/>
          <w:lang w:eastAsia="ru-RU"/>
        </w:rPr>
        <w:t xml:space="preserve"> отдельностоящие и пристроенные блочно-модульные котельные малой мощности.</w:t>
      </w:r>
      <w:r w:rsidR="00950EF9" w:rsidRPr="00A5746B">
        <w:rPr>
          <w:rFonts w:eastAsia="Times New Roman"/>
          <w:szCs w:val="24"/>
          <w:lang w:eastAsia="ru-RU"/>
        </w:rPr>
        <w:t xml:space="preserve"> </w:t>
      </w:r>
      <w:r w:rsidRPr="00A5746B">
        <w:rPr>
          <w:rFonts w:eastAsia="Times New Roman"/>
          <w:szCs w:val="24"/>
          <w:lang w:eastAsia="ru-RU"/>
        </w:rPr>
        <w:t>Выбор индивидуальных источников тепла объясняется тем, что объекты имеют незначительную тепловую нагрузку и находятся на значительном расстоянии друг от друга, что влечет за собой большие потери в тепловых сетях и значительные кап</w:t>
      </w:r>
      <w:r w:rsidR="00B068B4" w:rsidRPr="00A5746B">
        <w:rPr>
          <w:rFonts w:eastAsia="Times New Roman"/>
          <w:szCs w:val="24"/>
          <w:lang w:eastAsia="ru-RU"/>
        </w:rPr>
        <w:t>итальные вложения по их прокладке.</w:t>
      </w:r>
    </w:p>
    <w:p w:rsidR="00570703" w:rsidRPr="00A5746B" w:rsidRDefault="00310B69" w:rsidP="0006129B">
      <w:pPr>
        <w:pStyle w:val="Affb"/>
      </w:pPr>
      <w:r w:rsidRPr="00A5746B">
        <w:t xml:space="preserve">В целях повышения </w:t>
      </w:r>
      <w:r w:rsidR="00570703" w:rsidRPr="00A5746B">
        <w:t>надежности и качества теплоснабжения</w:t>
      </w:r>
      <w:r w:rsidR="00570703" w:rsidRPr="00A5746B">
        <w:rPr>
          <w:szCs w:val="24"/>
        </w:rPr>
        <w:t xml:space="preserve"> потребителей</w:t>
      </w:r>
      <w:r w:rsidR="00570703" w:rsidRPr="00A5746B">
        <w:t>, рассмотрим два сценари</w:t>
      </w:r>
      <w:r w:rsidR="005E0AC2" w:rsidRPr="00A5746B">
        <w:t>я</w:t>
      </w:r>
      <w:r w:rsidR="00570703" w:rsidRPr="00A5746B">
        <w:t xml:space="preserve"> </w:t>
      </w:r>
      <w:r w:rsidR="005E0AC2" w:rsidRPr="00A5746B">
        <w:t xml:space="preserve">перспективного </w:t>
      </w:r>
      <w:r w:rsidR="00570703" w:rsidRPr="00A5746B">
        <w:t xml:space="preserve">развития </w:t>
      </w:r>
      <w:r w:rsidR="00CC739D" w:rsidRPr="00A5746B">
        <w:t xml:space="preserve">системы </w:t>
      </w:r>
      <w:r w:rsidR="003F5BAF" w:rsidRPr="00A5746B">
        <w:t xml:space="preserve">централизованного </w:t>
      </w:r>
      <w:r w:rsidR="00570703" w:rsidRPr="00A5746B">
        <w:t>теплоснабжения</w:t>
      </w:r>
      <w:r w:rsidR="00D458C1" w:rsidRPr="00A5746B">
        <w:t xml:space="preserve"> </w:t>
      </w:r>
      <w:r w:rsidR="00BF25C5" w:rsidRPr="00A5746B">
        <w:t>округа</w:t>
      </w:r>
      <w:r w:rsidR="003F5BAF" w:rsidRPr="00A5746B">
        <w:t>.</w:t>
      </w:r>
    </w:p>
    <w:p w:rsidR="00570703" w:rsidRPr="00A5746B" w:rsidRDefault="00570703" w:rsidP="0006129B">
      <w:pPr>
        <w:pStyle w:val="Affb"/>
      </w:pPr>
    </w:p>
    <w:p w:rsidR="007066AC" w:rsidRPr="00A5746B" w:rsidRDefault="007066AC" w:rsidP="007066AC">
      <w:pPr>
        <w:pStyle w:val="Affb"/>
        <w:rPr>
          <w:b/>
          <w:szCs w:val="22"/>
        </w:rPr>
      </w:pPr>
      <w:r w:rsidRPr="00A5746B">
        <w:rPr>
          <w:b/>
          <w:szCs w:val="22"/>
        </w:rPr>
        <w:t>Сценарий №1 развития системы централизованного теплоснабжения</w:t>
      </w:r>
      <w:r w:rsidR="0099158C" w:rsidRPr="00A5746B">
        <w:rPr>
          <w:b/>
          <w:szCs w:val="22"/>
        </w:rPr>
        <w:t xml:space="preserve"> предусма</w:t>
      </w:r>
      <w:r w:rsidR="0099158C" w:rsidRPr="00A5746B">
        <w:rPr>
          <w:b/>
          <w:szCs w:val="22"/>
        </w:rPr>
        <w:t>т</w:t>
      </w:r>
      <w:r w:rsidR="0099158C" w:rsidRPr="00A5746B">
        <w:rPr>
          <w:b/>
          <w:szCs w:val="22"/>
        </w:rPr>
        <w:t xml:space="preserve">ривает </w:t>
      </w:r>
    </w:p>
    <w:p w:rsidR="00E37EB7" w:rsidRPr="00A5746B" w:rsidRDefault="0099158C" w:rsidP="00E37EB7">
      <w:pPr>
        <w:pStyle w:val="Affb"/>
        <w:rPr>
          <w:szCs w:val="24"/>
        </w:rPr>
      </w:pPr>
      <w:r w:rsidRPr="00A5746B">
        <w:t>Модернизация существующих источников централизованного теплоснабжения и те</w:t>
      </w:r>
      <w:r w:rsidRPr="00A5746B">
        <w:t>п</w:t>
      </w:r>
      <w:r w:rsidRPr="00A5746B">
        <w:t xml:space="preserve">ловых сетей. </w:t>
      </w:r>
      <w:r w:rsidRPr="00A5746B">
        <w:rPr>
          <w:szCs w:val="24"/>
        </w:rPr>
        <w:t>Для обеспечения качественного и надежного теплоснабжения потребителей, данный вариант развития предусматривает также поэтапную замену изношенных тепловых сетей</w:t>
      </w:r>
      <w:r w:rsidRPr="00A5746B">
        <w:t xml:space="preserve">. </w:t>
      </w:r>
      <w:r w:rsidR="00E37EB7" w:rsidRPr="00A5746B">
        <w:rPr>
          <w:szCs w:val="24"/>
        </w:rPr>
        <w:t xml:space="preserve">Для обеспечения качественного и надежного теплоснабжения потребителей, данный вариант развития предусматривает также поэтапную замену </w:t>
      </w:r>
      <w:r w:rsidRPr="00A5746B">
        <w:rPr>
          <w:szCs w:val="24"/>
        </w:rPr>
        <w:t>сетей теплоснабжения со сроком эксплуатации более 25 лет.</w:t>
      </w:r>
    </w:p>
    <w:p w:rsidR="007066AC" w:rsidRPr="00A5746B" w:rsidRDefault="007066AC" w:rsidP="007066AC">
      <w:pPr>
        <w:tabs>
          <w:tab w:val="left" w:pos="0"/>
        </w:tabs>
        <w:ind w:firstLine="567"/>
        <w:rPr>
          <w:rFonts w:eastAsia="Times New Roman"/>
          <w:szCs w:val="24"/>
          <w:lang w:eastAsia="ru-RU"/>
        </w:rPr>
      </w:pPr>
      <w:r w:rsidRPr="00A5746B">
        <w:rPr>
          <w:rFonts w:eastAsia="Times New Roman"/>
          <w:szCs w:val="24"/>
          <w:lang w:eastAsia="ru-RU"/>
        </w:rPr>
        <w:t>Экономическая эффективность реализации мероприятий по сохранению существу</w:t>
      </w:r>
      <w:r w:rsidRPr="00A5746B">
        <w:rPr>
          <w:rFonts w:eastAsia="Times New Roman"/>
          <w:szCs w:val="24"/>
          <w:lang w:eastAsia="ru-RU"/>
        </w:rPr>
        <w:t>ю</w:t>
      </w:r>
      <w:r w:rsidRPr="00A5746B">
        <w:rPr>
          <w:rFonts w:eastAsia="Times New Roman"/>
          <w:szCs w:val="24"/>
          <w:lang w:eastAsia="ru-RU"/>
        </w:rPr>
        <w:t>щей схемы теплоснабжения с проведением работ по модернизации существующих объектов выражается в сокращении эксплуатационных издержек, уменьшению удельных расходов топлива на производство тепла, а также снижению потерь тепла при транспортировке. Для обеспечения надежного теплоснабжения необходимо регулярно проводить работы по замене изношенного и устаревшего оборудования, замене тепловых сетей.</w:t>
      </w:r>
    </w:p>
    <w:p w:rsidR="007066AC" w:rsidRPr="00A5746B" w:rsidRDefault="007066AC" w:rsidP="007066AC">
      <w:pPr>
        <w:ind w:firstLine="567"/>
        <w:rPr>
          <w:szCs w:val="24"/>
        </w:rPr>
      </w:pPr>
    </w:p>
    <w:p w:rsidR="007066AC" w:rsidRPr="00A5746B" w:rsidRDefault="007066AC" w:rsidP="007066AC">
      <w:pPr>
        <w:tabs>
          <w:tab w:val="left" w:pos="0"/>
        </w:tabs>
        <w:ind w:firstLine="567"/>
        <w:rPr>
          <w:b/>
        </w:rPr>
      </w:pPr>
      <w:r w:rsidRPr="00A5746B">
        <w:rPr>
          <w:b/>
        </w:rPr>
        <w:t>Сценарий №2 развития системы централизованного теплоснабжения</w:t>
      </w:r>
    </w:p>
    <w:p w:rsidR="007066AC" w:rsidRPr="00A5746B" w:rsidRDefault="007066AC" w:rsidP="007066AC">
      <w:pPr>
        <w:tabs>
          <w:tab w:val="left" w:pos="0"/>
        </w:tabs>
        <w:ind w:firstLine="567"/>
        <w:rPr>
          <w:szCs w:val="24"/>
        </w:rPr>
      </w:pPr>
      <w:r w:rsidRPr="00A5746B">
        <w:rPr>
          <w:szCs w:val="24"/>
        </w:rPr>
        <w:t>Сохранение существующей схемы теплоснабжения. Работоспособность объектов с</w:t>
      </w:r>
      <w:r w:rsidRPr="00A5746B">
        <w:rPr>
          <w:szCs w:val="24"/>
        </w:rPr>
        <w:t>и</w:t>
      </w:r>
      <w:r w:rsidRPr="00A5746B">
        <w:rPr>
          <w:szCs w:val="24"/>
        </w:rPr>
        <w:t>стемы теплоснабжения при данном варианте развития планируется обеспечивать путем пр</w:t>
      </w:r>
      <w:r w:rsidRPr="00A5746B">
        <w:rPr>
          <w:szCs w:val="24"/>
        </w:rPr>
        <w:t>о</w:t>
      </w:r>
      <w:r w:rsidRPr="00A5746B">
        <w:rPr>
          <w:szCs w:val="24"/>
        </w:rPr>
        <w:t>ведения текущих и аварийных ремонтов.</w:t>
      </w:r>
    </w:p>
    <w:p w:rsidR="00BF25C5" w:rsidRPr="00A5746B" w:rsidRDefault="00BF25C5" w:rsidP="007066AC">
      <w:pPr>
        <w:tabs>
          <w:tab w:val="left" w:pos="0"/>
        </w:tabs>
        <w:ind w:firstLine="567"/>
        <w:rPr>
          <w:rFonts w:eastAsia="Times New Roman"/>
          <w:szCs w:val="24"/>
          <w:lang w:eastAsia="ru-RU"/>
        </w:rPr>
      </w:pPr>
    </w:p>
    <w:p w:rsidR="005744A0" w:rsidRPr="00A5746B" w:rsidRDefault="00F8193E" w:rsidP="0006129B">
      <w:pPr>
        <w:pStyle w:val="21"/>
        <w:spacing w:line="240" w:lineRule="auto"/>
      </w:pPr>
      <w:bookmarkStart w:id="202" w:name="_Toc121588519"/>
      <w:r w:rsidRPr="00A5746B">
        <w:t>5.2</w:t>
      </w:r>
      <w:r w:rsidR="005744A0" w:rsidRPr="00A5746B">
        <w:t xml:space="preserve"> </w:t>
      </w:r>
      <w:r w:rsidRPr="00A5746B">
        <w:t>Т</w:t>
      </w:r>
      <w:r w:rsidR="008B4EE3" w:rsidRPr="00A5746B">
        <w:t>ехнико-экономическое сравнение вариантов перспективного развития с</w:t>
      </w:r>
      <w:r w:rsidR="008B4EE3" w:rsidRPr="00A5746B">
        <w:t>и</w:t>
      </w:r>
      <w:r w:rsidR="008B4EE3" w:rsidRPr="00A5746B">
        <w:t xml:space="preserve">стем </w:t>
      </w:r>
      <w:r w:rsidR="006E64FD" w:rsidRPr="00A5746B">
        <w:t xml:space="preserve">теплоснабжения </w:t>
      </w:r>
      <w:r w:rsidR="00FE6FCF" w:rsidRPr="00A5746B">
        <w:t>округа</w:t>
      </w:r>
      <w:bookmarkEnd w:id="202"/>
      <w:r w:rsidR="006E64FD" w:rsidRPr="00A5746B">
        <w:t xml:space="preserve"> </w:t>
      </w:r>
    </w:p>
    <w:p w:rsidR="007066AC" w:rsidRPr="00A5746B" w:rsidRDefault="007066AC" w:rsidP="007066AC">
      <w:pPr>
        <w:pStyle w:val="Affb"/>
      </w:pPr>
      <w:bookmarkStart w:id="203" w:name="_Toc101687268"/>
      <w:bookmarkStart w:id="204" w:name="_Toc83883878"/>
      <w:r w:rsidRPr="00A5746B">
        <w:t>При реализации мероприятий по варианту 1 планируется снижение расход топлива на выработку тепловой энергии в результате увеличения КПД котлов по сравнению с сущ</w:t>
      </w:r>
      <w:r w:rsidRPr="00A5746B">
        <w:t>е</w:t>
      </w:r>
      <w:r w:rsidRPr="00A5746B">
        <w:t xml:space="preserve">ствующим состоянием, а также в увеличении надежности теплоснабжения и сокращения эксплуатационных затрат. </w:t>
      </w:r>
    </w:p>
    <w:p w:rsidR="007066AC" w:rsidRPr="00A5746B" w:rsidRDefault="007066AC" w:rsidP="007066AC">
      <w:pPr>
        <w:pStyle w:val="Affb"/>
        <w:rPr>
          <w:rFonts w:eastAsia="Times New Roman"/>
          <w:szCs w:val="24"/>
          <w:lang w:eastAsia="ru-RU"/>
        </w:rPr>
      </w:pPr>
      <w:r w:rsidRPr="00A5746B">
        <w:rPr>
          <w:rFonts w:eastAsia="Times New Roman"/>
          <w:szCs w:val="24"/>
          <w:lang w:eastAsia="ru-RU"/>
        </w:rPr>
        <w:t>Экономическая эффективность реализации мероприятий по сохранению существу</w:t>
      </w:r>
      <w:r w:rsidRPr="00A5746B">
        <w:rPr>
          <w:rFonts w:eastAsia="Times New Roman"/>
          <w:szCs w:val="24"/>
          <w:lang w:eastAsia="ru-RU"/>
        </w:rPr>
        <w:t>ю</w:t>
      </w:r>
      <w:r w:rsidRPr="00A5746B">
        <w:rPr>
          <w:rFonts w:eastAsia="Times New Roman"/>
          <w:szCs w:val="24"/>
          <w:lang w:eastAsia="ru-RU"/>
        </w:rPr>
        <w:t>щей схемы теплоснабжения с проведением работ по модернизации существующих объектов выражается в сокращении эксплуатационных издержек, уменьшению удельных расходов топлива на производство тепла, а также снижению потерь тепла при транспортировке. Для обеспечения надежного теплоснабжения необходимо регулярно проводить работы по замене изношенного и устаревшего оборудования, замене тепловых сетей.</w:t>
      </w:r>
    </w:p>
    <w:p w:rsidR="007066AC" w:rsidRPr="00A5746B" w:rsidRDefault="007066AC" w:rsidP="007066AC">
      <w:pPr>
        <w:pStyle w:val="Affb"/>
      </w:pPr>
      <w:r w:rsidRPr="00A5746B">
        <w:t>Сравнивая два варианта развития схемы теплоснабжения в первом варианте за счет вложенных инвестиций, мы получаем экономический эффект и увеличиваем надёжность с</w:t>
      </w:r>
      <w:r w:rsidRPr="00A5746B">
        <w:t>и</w:t>
      </w:r>
      <w:r w:rsidRPr="00A5746B">
        <w:t>стемы теплоснабжения, во втором варианте мы не инвестируем средства соответственно о</w:t>
      </w:r>
      <w:r w:rsidRPr="00A5746B">
        <w:t>р</w:t>
      </w:r>
      <w:r w:rsidRPr="00A5746B">
        <w:t>ганизация не несет инвестиционных затрат, но надежность и эффективность система либо остаётся на неизменном уровне (в случае проведения своевременных ремонтов и регламе</w:t>
      </w:r>
      <w:r w:rsidRPr="00A5746B">
        <w:t>н</w:t>
      </w:r>
      <w:r w:rsidRPr="00A5746B">
        <w:lastRenderedPageBreak/>
        <w:t>тах работ) или ухудшается за счет морального и физического износа оборудования и тепл</w:t>
      </w:r>
      <w:r w:rsidRPr="00A5746B">
        <w:t>о</w:t>
      </w:r>
      <w:r w:rsidRPr="00A5746B">
        <w:t>вых сетей.</w:t>
      </w:r>
    </w:p>
    <w:p w:rsidR="009D0A52" w:rsidRPr="00A5746B" w:rsidRDefault="009D0A52" w:rsidP="009D0A52">
      <w:pPr>
        <w:pStyle w:val="21"/>
        <w:spacing w:line="240" w:lineRule="auto"/>
      </w:pPr>
      <w:bookmarkStart w:id="205" w:name="_Toc121588520"/>
      <w:r w:rsidRPr="00A5746B">
        <w:t>5.3 Обоснование выбора приоритетного варианта перспективного развития с</w:t>
      </w:r>
      <w:r w:rsidRPr="00A5746B">
        <w:t>и</w:t>
      </w:r>
      <w:r w:rsidRPr="00A5746B">
        <w:t xml:space="preserve">стем теплоснабжения </w:t>
      </w:r>
      <w:r w:rsidR="00FE6FCF" w:rsidRPr="00A5746B">
        <w:t>округа</w:t>
      </w:r>
      <w:r w:rsidRPr="00A5746B">
        <w:t xml:space="preserve"> на основе анализа ценовых (тарифных) последствий для потребителей, а в ценовых зонах теплоснабжения - на основе анализа ценовых (тари</w:t>
      </w:r>
      <w:r w:rsidRPr="00A5746B">
        <w:t>ф</w:t>
      </w:r>
      <w:r w:rsidRPr="00A5746B">
        <w:t>ных) последствий для потребителей, возникших при осуществлении регулируемых в</w:t>
      </w:r>
      <w:r w:rsidRPr="00A5746B">
        <w:t>и</w:t>
      </w:r>
      <w:r w:rsidRPr="00A5746B">
        <w:t xml:space="preserve">дов деятельности, и индикаторов развития систем </w:t>
      </w:r>
      <w:r w:rsidR="006E64FD" w:rsidRPr="00A5746B">
        <w:t xml:space="preserve">теплоснабжения </w:t>
      </w:r>
      <w:r w:rsidR="00FE6FCF" w:rsidRPr="00A5746B">
        <w:t>округа</w:t>
      </w:r>
      <w:bookmarkEnd w:id="205"/>
      <w:r w:rsidR="006E64FD" w:rsidRPr="00A5746B">
        <w:t xml:space="preserve"> </w:t>
      </w:r>
      <w:bookmarkEnd w:id="203"/>
    </w:p>
    <w:p w:rsidR="007066AC" w:rsidRPr="00A5746B" w:rsidRDefault="007066AC" w:rsidP="007066AC">
      <w:pPr>
        <w:pStyle w:val="Affb"/>
      </w:pPr>
      <w:r w:rsidRPr="00A5746B">
        <w:t>В настоящей схеме теплоснабжения рекомендуется вариант 1, так как при реализации мероприятий по данному варианту увеличивает надежность теплоснабжения за счет обно</w:t>
      </w:r>
      <w:r w:rsidRPr="00A5746B">
        <w:t>в</w:t>
      </w:r>
      <w:r w:rsidRPr="00A5746B">
        <w:t>ления оборудования,</w:t>
      </w:r>
      <w:r w:rsidR="003F3107" w:rsidRPr="00A5746B">
        <w:t xml:space="preserve"> </w:t>
      </w:r>
      <w:r w:rsidRPr="00A5746B">
        <w:t>снижения расхода топлива на выработку тепловой энергии в результате увеличения КПД котлов по сравнению с существующим состоянием и сокращения эксплу</w:t>
      </w:r>
      <w:r w:rsidRPr="00A5746B">
        <w:t>а</w:t>
      </w:r>
      <w:r w:rsidRPr="00A5746B">
        <w:t>тационных затрат. Снижение эксплуатационных издержек увеличивает НВВ ресурсосна</w:t>
      </w:r>
      <w:r w:rsidRPr="00A5746B">
        <w:t>б</w:t>
      </w:r>
      <w:r w:rsidRPr="00A5746B">
        <w:t xml:space="preserve">жающей </w:t>
      </w:r>
      <w:r w:rsidR="00AC33C4" w:rsidRPr="00A5746B">
        <w:t>организации</w:t>
      </w:r>
      <w:r w:rsidRPr="00A5746B">
        <w:t>, что в свою очередь может дать средства к дальнейшему развитию с</w:t>
      </w:r>
      <w:r w:rsidRPr="00A5746B">
        <w:t>и</w:t>
      </w:r>
      <w:r w:rsidRPr="00A5746B">
        <w:t>стемы теплоснабжения (реализация мероприятий ТСО по обновлению оборудования) и по</w:t>
      </w:r>
      <w:r w:rsidRPr="00A5746B">
        <w:t>д</w:t>
      </w:r>
      <w:r w:rsidRPr="00A5746B">
        <w:t>держанию его в работоспособном состоянии.</w:t>
      </w:r>
    </w:p>
    <w:p w:rsidR="005744A0" w:rsidRPr="00A5746B" w:rsidRDefault="005744A0" w:rsidP="0006129B">
      <w:pPr>
        <w:pStyle w:val="21"/>
        <w:spacing w:line="240" w:lineRule="auto"/>
        <w:rPr>
          <w:rFonts w:eastAsia="Microsoft YaHei"/>
        </w:rPr>
      </w:pPr>
      <w:bookmarkStart w:id="206" w:name="_Toc121588521"/>
      <w:r w:rsidRPr="00A5746B">
        <w:rPr>
          <w:rFonts w:eastAsia="Microsoft YaHei"/>
        </w:rPr>
        <w:t>5.</w:t>
      </w:r>
      <w:r w:rsidR="0099158C" w:rsidRPr="00A5746B">
        <w:rPr>
          <w:rFonts w:eastAsia="Microsoft YaHei"/>
        </w:rPr>
        <w:t>4</w:t>
      </w:r>
      <w:r w:rsidRPr="00A5746B">
        <w:rPr>
          <w:rFonts w:eastAsia="Microsoft YaHei"/>
        </w:rPr>
        <w:t xml:space="preserve"> Состав изменений </w:t>
      </w:r>
      <w:r w:rsidR="00540956" w:rsidRPr="00A5746B">
        <w:rPr>
          <w:rFonts w:eastAsia="Microsoft YaHei"/>
        </w:rPr>
        <w:t>выполненных в доработанной и (или) актуализированной схеме теплоснабжения</w:t>
      </w:r>
      <w:bookmarkEnd w:id="204"/>
      <w:bookmarkEnd w:id="206"/>
    </w:p>
    <w:p w:rsidR="005744A0" w:rsidRPr="00A5746B" w:rsidRDefault="005744A0" w:rsidP="0006129B">
      <w:pPr>
        <w:ind w:firstLine="567"/>
      </w:pPr>
      <w:r w:rsidRPr="00A5746B">
        <w:t xml:space="preserve">Глава 5 </w:t>
      </w:r>
      <w:r w:rsidR="00DD0BFB" w:rsidRPr="00A5746B">
        <w:t>раз</w:t>
      </w:r>
      <w:r w:rsidR="003C7923" w:rsidRPr="00A5746B">
        <w:t>работана</w:t>
      </w:r>
      <w:r w:rsidRPr="00A5746B">
        <w:t xml:space="preserve"> в соответствии с действующей ре</w:t>
      </w:r>
      <w:r w:rsidR="001C6A42" w:rsidRPr="00A5746B">
        <w:t xml:space="preserve">дакцией </w:t>
      </w:r>
      <w:r w:rsidR="00C879D3" w:rsidRPr="00A5746B">
        <w:t>Постановления Прав</w:t>
      </w:r>
      <w:r w:rsidR="00C879D3" w:rsidRPr="00A5746B">
        <w:t>и</w:t>
      </w:r>
      <w:r w:rsidR="00C879D3" w:rsidRPr="00A5746B">
        <w:t>тельства РФ от 22.02.2012 № 154</w:t>
      </w:r>
      <w:r w:rsidR="003F3107" w:rsidRPr="00A5746B">
        <w:t xml:space="preserve"> </w:t>
      </w:r>
      <w:r w:rsidRPr="00A5746B">
        <w:t xml:space="preserve">«О требованиях к схемам теплоснабжения, порядку их </w:t>
      </w:r>
      <w:r w:rsidR="008E4EBE" w:rsidRPr="00A5746B">
        <w:t>ра</w:t>
      </w:r>
      <w:r w:rsidR="008E4EBE" w:rsidRPr="00A5746B">
        <w:t>з</w:t>
      </w:r>
      <w:r w:rsidR="008E4EBE" w:rsidRPr="00A5746B">
        <w:t>работки</w:t>
      </w:r>
      <w:r w:rsidRPr="00A5746B">
        <w:t xml:space="preserve"> и утверждения» </w:t>
      </w:r>
      <w:r w:rsidR="00C6704F" w:rsidRPr="00A5746B">
        <w:t xml:space="preserve">(в редакции </w:t>
      </w:r>
      <w:r w:rsidR="007010E8" w:rsidRPr="00A5746B">
        <w:t>Постановлений Правительства РФ</w:t>
      </w:r>
      <w:r w:rsidRPr="00A5746B">
        <w:t xml:space="preserve"> от 07.10.2014 № 1016, от 18.03.2016 № 208, от 23.03.2016 № 229, от 12.07.2016 № 666, от 03.04.2018 № 405, от 16.03.2019 № 276) и Методически</w:t>
      </w:r>
      <w:r w:rsidR="00127490" w:rsidRPr="00A5746B">
        <w:t>ми указаниями (</w:t>
      </w:r>
      <w:r w:rsidR="003965AF" w:rsidRPr="00A5746B">
        <w:t>утв. Приказом Минэнерго России от 05.03.2019 № 212 «Об утверждении Методических указаний по разработке схем теплосна</w:t>
      </w:r>
      <w:r w:rsidR="003965AF" w:rsidRPr="00A5746B">
        <w:t>б</w:t>
      </w:r>
      <w:r w:rsidR="003965AF" w:rsidRPr="00A5746B">
        <w:t>жения»</w:t>
      </w:r>
      <w:r w:rsidR="00127490" w:rsidRPr="00A5746B">
        <w:t>).</w:t>
      </w:r>
    </w:p>
    <w:p w:rsidR="007066AC" w:rsidRPr="00A5746B" w:rsidRDefault="007066AC" w:rsidP="0006129B">
      <w:pPr>
        <w:ind w:firstLine="567"/>
        <w:rPr>
          <w:szCs w:val="24"/>
        </w:rPr>
      </w:pPr>
    </w:p>
    <w:p w:rsidR="00577C59" w:rsidRPr="00A5746B" w:rsidRDefault="00577C59" w:rsidP="0006129B">
      <w:pPr>
        <w:pStyle w:val="1"/>
        <w:ind w:firstLine="567"/>
        <w:sectPr w:rsidR="00577C59" w:rsidRPr="00A5746B" w:rsidSect="00AB7C4A">
          <w:footerReference w:type="default" r:id="rId52"/>
          <w:pgSz w:w="11906" w:h="16838"/>
          <w:pgMar w:top="1134" w:right="1134" w:bottom="851" w:left="1134" w:header="708" w:footer="708" w:gutter="0"/>
          <w:cols w:space="708"/>
          <w:docGrid w:linePitch="360"/>
        </w:sectPr>
      </w:pPr>
    </w:p>
    <w:p w:rsidR="003A5836" w:rsidRPr="00A5746B" w:rsidRDefault="003A5836" w:rsidP="0006129B">
      <w:pPr>
        <w:pStyle w:val="1"/>
      </w:pPr>
      <w:bookmarkStart w:id="207" w:name="_Toc121588522"/>
      <w:r w:rsidRPr="00A5746B">
        <w:lastRenderedPageBreak/>
        <w:t xml:space="preserve">ГЛАВА </w:t>
      </w:r>
      <w:r w:rsidR="00E847F5" w:rsidRPr="00A5746B">
        <w:t>6</w:t>
      </w:r>
      <w:r w:rsidRPr="00A5746B">
        <w:t xml:space="preserve"> </w:t>
      </w:r>
      <w:bookmarkEnd w:id="200"/>
      <w:r w:rsidR="008B4EE3" w:rsidRPr="00A5746B">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w:t>
      </w:r>
      <w:r w:rsidR="008B4EE3" w:rsidRPr="00A5746B">
        <w:t>о</w:t>
      </w:r>
      <w:r w:rsidR="008B4EE3" w:rsidRPr="00A5746B">
        <w:t>требителей, в том числе в аварийных режимах</w:t>
      </w:r>
      <w:bookmarkEnd w:id="207"/>
    </w:p>
    <w:p w:rsidR="003125E4" w:rsidRPr="00A5746B" w:rsidRDefault="00F8193E" w:rsidP="0006129B">
      <w:pPr>
        <w:pStyle w:val="21"/>
        <w:spacing w:line="240" w:lineRule="auto"/>
      </w:pPr>
      <w:bookmarkStart w:id="208" w:name="_Toc121588523"/>
      <w:r w:rsidRPr="00A5746B">
        <w:t>6.1</w:t>
      </w:r>
      <w:r w:rsidR="003125E4" w:rsidRPr="00A5746B">
        <w:t xml:space="preserve"> </w:t>
      </w:r>
      <w:r w:rsidRPr="00A5746B">
        <w:t>Р</w:t>
      </w:r>
      <w:r w:rsidR="008B4EE3" w:rsidRPr="00A5746B">
        <w:t>асчетная величина нормативных потерь (в ценовых зонах теплоснабжения - расчетную величину плановых потерь, опред</w:t>
      </w:r>
      <w:r w:rsidR="008B4EE3" w:rsidRPr="00A5746B">
        <w:t>е</w:t>
      </w:r>
      <w:r w:rsidR="008B4EE3" w:rsidRPr="00A5746B">
        <w:t>ляемых в соответствии с методическими указаниями по актуализации схем теплоснабжения) теплоносителя в тепловых сетях в зонах действия источников тепловой энергии</w:t>
      </w:r>
      <w:bookmarkEnd w:id="208"/>
    </w:p>
    <w:p w:rsidR="00655C93" w:rsidRPr="00A5746B" w:rsidRDefault="00655C93" w:rsidP="0006129B">
      <w:pPr>
        <w:widowControl w:val="0"/>
        <w:tabs>
          <w:tab w:val="left" w:pos="567"/>
        </w:tabs>
        <w:adjustRightInd w:val="0"/>
        <w:ind w:firstLine="567"/>
        <w:textAlignment w:val="baseline"/>
        <w:rPr>
          <w:rFonts w:eastAsia="Times New Roman"/>
          <w:spacing w:val="-5"/>
          <w:szCs w:val="24"/>
        </w:rPr>
      </w:pPr>
      <w:r w:rsidRPr="00A5746B">
        <w:rPr>
          <w:rFonts w:eastAsia="Times New Roman"/>
          <w:spacing w:val="-5"/>
          <w:szCs w:val="24"/>
        </w:rPr>
        <w:t xml:space="preserve">Балансы производительности водоподготовительных установок теплоносителя формируются </w:t>
      </w:r>
      <w:r w:rsidR="00A60FC3" w:rsidRPr="00A5746B">
        <w:rPr>
          <w:rFonts w:eastAsia="Times New Roman"/>
          <w:spacing w:val="-5"/>
          <w:szCs w:val="24"/>
        </w:rPr>
        <w:t>по данным о балансах</w:t>
      </w:r>
      <w:r w:rsidRPr="00A5746B">
        <w:rPr>
          <w:rFonts w:eastAsia="Times New Roman"/>
          <w:spacing w:val="-5"/>
          <w:szCs w:val="24"/>
        </w:rPr>
        <w:t xml:space="preserve"> тепловой мощности ис</w:t>
      </w:r>
      <w:r w:rsidR="00A60FC3" w:rsidRPr="00A5746B">
        <w:rPr>
          <w:rFonts w:eastAsia="Times New Roman"/>
          <w:spacing w:val="-5"/>
          <w:szCs w:val="24"/>
        </w:rPr>
        <w:t>то</w:t>
      </w:r>
      <w:r w:rsidR="00A60FC3" w:rsidRPr="00A5746B">
        <w:rPr>
          <w:rFonts w:eastAsia="Times New Roman"/>
          <w:spacing w:val="-5"/>
          <w:szCs w:val="24"/>
        </w:rPr>
        <w:t>ч</w:t>
      </w:r>
      <w:r w:rsidR="00A60FC3" w:rsidRPr="00A5746B">
        <w:rPr>
          <w:rFonts w:eastAsia="Times New Roman"/>
          <w:spacing w:val="-5"/>
          <w:szCs w:val="24"/>
        </w:rPr>
        <w:t>ника</w:t>
      </w:r>
      <w:r w:rsidRPr="00A5746B">
        <w:rPr>
          <w:rFonts w:eastAsia="Times New Roman"/>
          <w:spacing w:val="-5"/>
          <w:szCs w:val="24"/>
        </w:rPr>
        <w:t xml:space="preserve"> тепловой энергии и присоединенной тепловой нагрузки в каждой зоне действия источника тепловой энергии по каждому из магистральных в</w:t>
      </w:r>
      <w:r w:rsidRPr="00A5746B">
        <w:rPr>
          <w:rFonts w:eastAsia="Times New Roman"/>
          <w:spacing w:val="-5"/>
          <w:szCs w:val="24"/>
        </w:rPr>
        <w:t>ы</w:t>
      </w:r>
      <w:r w:rsidRPr="00A5746B">
        <w:rPr>
          <w:rFonts w:eastAsia="Times New Roman"/>
          <w:spacing w:val="-5"/>
          <w:szCs w:val="24"/>
        </w:rPr>
        <w:t>водов (если таких выводов несколько) тепловой мощности источника тепловой энергии</w:t>
      </w:r>
      <w:r w:rsidR="00A60FC3" w:rsidRPr="00A5746B">
        <w:rPr>
          <w:rFonts w:eastAsia="Times New Roman"/>
          <w:spacing w:val="-5"/>
          <w:szCs w:val="24"/>
        </w:rPr>
        <w:t>.</w:t>
      </w:r>
      <w:r w:rsidRPr="00A5746B">
        <w:rPr>
          <w:rFonts w:eastAsia="Times New Roman"/>
          <w:spacing w:val="-5"/>
          <w:szCs w:val="24"/>
        </w:rPr>
        <w:t xml:space="preserve"> </w:t>
      </w:r>
      <w:r w:rsidR="00A60FC3" w:rsidRPr="00A5746B">
        <w:rPr>
          <w:rFonts w:eastAsia="Times New Roman"/>
          <w:spacing w:val="-5"/>
          <w:szCs w:val="24"/>
        </w:rPr>
        <w:t>Р</w:t>
      </w:r>
      <w:r w:rsidRPr="00A5746B">
        <w:rPr>
          <w:rFonts w:eastAsia="Times New Roman"/>
          <w:spacing w:val="-5"/>
          <w:szCs w:val="24"/>
        </w:rPr>
        <w:t xml:space="preserve">асходы сетевой воды, объем сетей и теплопроводов и потери в сетях </w:t>
      </w:r>
      <w:r w:rsidR="00A60FC3" w:rsidRPr="00A5746B">
        <w:rPr>
          <w:rFonts w:eastAsia="Times New Roman"/>
          <w:spacing w:val="-5"/>
          <w:szCs w:val="24"/>
        </w:rPr>
        <w:t xml:space="preserve">определяются </w:t>
      </w:r>
      <w:r w:rsidRPr="00A5746B">
        <w:rPr>
          <w:rFonts w:eastAsia="Times New Roman"/>
          <w:spacing w:val="-5"/>
          <w:szCs w:val="24"/>
        </w:rPr>
        <w:t>по нормативам потерь в зависимости от вида системы теплоснабжения.</w:t>
      </w:r>
    </w:p>
    <w:p w:rsidR="00655C93" w:rsidRPr="00A5746B" w:rsidRDefault="00655C93" w:rsidP="0006129B">
      <w:pPr>
        <w:tabs>
          <w:tab w:val="left" w:pos="0"/>
        </w:tabs>
        <w:ind w:firstLine="709"/>
        <w:rPr>
          <w:rFonts w:eastAsia="Times New Roman"/>
          <w:szCs w:val="24"/>
        </w:rPr>
      </w:pPr>
      <w:r w:rsidRPr="00A5746B">
        <w:rPr>
          <w:rFonts w:eastAsia="Times New Roman"/>
          <w:szCs w:val="24"/>
        </w:rPr>
        <w:t xml:space="preserve">Расчет производительности ВПУ котельной для подпитки тепловых сетей с учетом перспективных планов развития выполнен согласно </w:t>
      </w:r>
      <w:r w:rsidR="00C879D3" w:rsidRPr="00A5746B">
        <w:rPr>
          <w:rFonts w:eastAsia="Times New Roman"/>
          <w:szCs w:val="24"/>
        </w:rPr>
        <w:t>СП 124.13330.2012. «Свод правил. Тепловые сети. Актуализированная редакция СНиП 41-02-2003»</w:t>
      </w:r>
      <w:r w:rsidRPr="00A5746B">
        <w:rPr>
          <w:rFonts w:eastAsia="Times New Roman"/>
          <w:szCs w:val="24"/>
        </w:rPr>
        <w:t>. Среднегодовая утечка теплоносителя из водяных тепловых сетей должна быть не более 0,25% среднегодового объема воды в тепловой сети и присоединенных системах теплоснабж</w:t>
      </w:r>
      <w:r w:rsidRPr="00A5746B">
        <w:rPr>
          <w:rFonts w:eastAsia="Times New Roman"/>
          <w:szCs w:val="24"/>
        </w:rPr>
        <w:t>е</w:t>
      </w:r>
      <w:r w:rsidRPr="00A5746B">
        <w:rPr>
          <w:rFonts w:eastAsia="Times New Roman"/>
          <w:szCs w:val="24"/>
        </w:rPr>
        <w:t>ния независимо от схемы присоединения</w:t>
      </w:r>
      <w:r w:rsidR="00C879D3" w:rsidRPr="00A5746B">
        <w:rPr>
          <w:rFonts w:eastAsia="Times New Roman"/>
          <w:szCs w:val="24"/>
        </w:rPr>
        <w:t>.</w:t>
      </w:r>
    </w:p>
    <w:p w:rsidR="004A3FD2" w:rsidRPr="00A5746B" w:rsidRDefault="004A3FD2" w:rsidP="0006129B">
      <w:pPr>
        <w:ind w:firstLine="709"/>
        <w:rPr>
          <w:szCs w:val="26"/>
        </w:rPr>
      </w:pPr>
      <w:r w:rsidRPr="00A5746B">
        <w:rPr>
          <w:szCs w:val="26"/>
        </w:rPr>
        <w:t xml:space="preserve">Расчетная величина нормативных потерь теплоносителя приведена в таблице </w:t>
      </w:r>
      <w:r w:rsidR="00A5746B">
        <w:rPr>
          <w:szCs w:val="26"/>
        </w:rPr>
        <w:t>51</w:t>
      </w:r>
      <w:r w:rsidRPr="00A5746B">
        <w:rPr>
          <w:szCs w:val="26"/>
        </w:rPr>
        <w:t>.</w:t>
      </w:r>
    </w:p>
    <w:p w:rsidR="00655C93" w:rsidRPr="00A5746B" w:rsidRDefault="00655C93" w:rsidP="0006129B"/>
    <w:p w:rsidR="00213A8B" w:rsidRPr="00A5746B" w:rsidRDefault="00213A8B" w:rsidP="0006129B">
      <w:pPr>
        <w:widowControl w:val="0"/>
        <w:adjustRightInd w:val="0"/>
        <w:textAlignment w:val="baseline"/>
        <w:rPr>
          <w:rFonts w:eastAsia="Microsoft YaHei"/>
          <w:bCs/>
          <w:spacing w:val="-5"/>
          <w:szCs w:val="18"/>
        </w:rPr>
      </w:pPr>
      <w:r w:rsidRPr="00A5746B">
        <w:rPr>
          <w:rFonts w:eastAsia="Microsoft YaHei"/>
          <w:bCs/>
          <w:spacing w:val="-5"/>
          <w:szCs w:val="18"/>
        </w:rPr>
        <w:t xml:space="preserve">Таблица </w:t>
      </w:r>
      <w:r w:rsidR="008A3CE6" w:rsidRPr="00A5746B">
        <w:rPr>
          <w:rFonts w:eastAsia="Microsoft YaHei"/>
          <w:bCs/>
          <w:spacing w:val="-5"/>
          <w:szCs w:val="18"/>
        </w:rPr>
        <w:fldChar w:fldCharType="begin"/>
      </w:r>
      <w:r w:rsidRPr="00A5746B">
        <w:rPr>
          <w:rFonts w:eastAsia="Microsoft YaHei"/>
          <w:bCs/>
          <w:spacing w:val="-5"/>
          <w:szCs w:val="18"/>
        </w:rPr>
        <w:instrText xml:space="preserve"> SEQ Таблица \* ARABIC </w:instrText>
      </w:r>
      <w:r w:rsidR="008A3CE6" w:rsidRPr="00A5746B">
        <w:rPr>
          <w:rFonts w:eastAsia="Microsoft YaHei"/>
          <w:bCs/>
          <w:spacing w:val="-5"/>
          <w:szCs w:val="18"/>
        </w:rPr>
        <w:fldChar w:fldCharType="separate"/>
      </w:r>
      <w:r w:rsidR="00A5746B" w:rsidRPr="00A5746B">
        <w:rPr>
          <w:rFonts w:eastAsia="Microsoft YaHei"/>
          <w:bCs/>
          <w:noProof/>
          <w:spacing w:val="-5"/>
          <w:szCs w:val="18"/>
        </w:rPr>
        <w:t>51</w:t>
      </w:r>
      <w:r w:rsidR="008A3CE6" w:rsidRPr="00A5746B">
        <w:rPr>
          <w:rFonts w:eastAsia="Microsoft YaHei"/>
          <w:bCs/>
          <w:spacing w:val="-5"/>
          <w:szCs w:val="18"/>
        </w:rPr>
        <w:fldChar w:fldCharType="end"/>
      </w:r>
      <w:r w:rsidRPr="00A5746B">
        <w:rPr>
          <w:rFonts w:eastAsia="Microsoft YaHei"/>
          <w:bCs/>
          <w:spacing w:val="-5"/>
          <w:szCs w:val="18"/>
        </w:rPr>
        <w:t xml:space="preserve"> </w:t>
      </w:r>
      <w:r w:rsidR="00F408F2" w:rsidRPr="00A5746B">
        <w:rPr>
          <w:rFonts w:eastAsia="Microsoft YaHei"/>
          <w:bCs/>
          <w:spacing w:val="-5"/>
          <w:szCs w:val="18"/>
        </w:rPr>
        <w:t>–</w:t>
      </w:r>
      <w:r w:rsidRPr="00A5746B">
        <w:rPr>
          <w:rFonts w:eastAsia="Microsoft YaHei"/>
          <w:bCs/>
          <w:spacing w:val="-5"/>
          <w:szCs w:val="18"/>
        </w:rPr>
        <w:t xml:space="preserve"> Перспективный расх</w:t>
      </w:r>
      <w:r w:rsidR="002664F2" w:rsidRPr="00A5746B">
        <w:rPr>
          <w:rFonts w:eastAsia="Microsoft YaHei"/>
          <w:bCs/>
          <w:spacing w:val="-5"/>
          <w:szCs w:val="18"/>
        </w:rPr>
        <w:t xml:space="preserve">од </w:t>
      </w:r>
      <w:r w:rsidRPr="00A5746B">
        <w:rPr>
          <w:rFonts w:eastAsia="Microsoft YaHei"/>
          <w:bCs/>
          <w:spacing w:val="-5"/>
          <w:szCs w:val="18"/>
        </w:rPr>
        <w:t>воды на компенсацию потерь и затрат теплоносителя при передаче тепловой энергии</w:t>
      </w:r>
    </w:p>
    <w:tbl>
      <w:tblPr>
        <w:tblW w:w="4974"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941"/>
        <w:gridCol w:w="1274"/>
        <w:gridCol w:w="890"/>
        <w:gridCol w:w="1763"/>
        <w:gridCol w:w="2168"/>
        <w:gridCol w:w="1136"/>
        <w:gridCol w:w="819"/>
        <w:gridCol w:w="1763"/>
        <w:gridCol w:w="2237"/>
      </w:tblGrid>
      <w:tr w:rsidR="00873E8F" w:rsidRPr="00A5746B" w:rsidTr="006436E6">
        <w:trPr>
          <w:trHeight w:val="461"/>
          <w:tblHeader/>
        </w:trPr>
        <w:tc>
          <w:tcPr>
            <w:tcW w:w="981" w:type="pct"/>
            <w:vMerge w:val="restart"/>
            <w:shd w:val="clear" w:color="auto" w:fill="auto"/>
            <w:vAlign w:val="center"/>
          </w:tcPr>
          <w:p w:rsidR="00EC0368" w:rsidRPr="00A5746B" w:rsidRDefault="00EC0368" w:rsidP="00EC0368">
            <w:pPr>
              <w:jc w:val="center"/>
              <w:rPr>
                <w:sz w:val="20"/>
              </w:rPr>
            </w:pPr>
            <w:r w:rsidRPr="00A5746B">
              <w:rPr>
                <w:sz w:val="20"/>
              </w:rPr>
              <w:t>Источник тепловой энергии</w:t>
            </w:r>
          </w:p>
        </w:tc>
        <w:tc>
          <w:tcPr>
            <w:tcW w:w="2033" w:type="pct"/>
            <w:gridSpan w:val="4"/>
            <w:tcBorders>
              <w:right w:val="single" w:sz="4" w:space="0" w:color="auto"/>
            </w:tcBorders>
            <w:vAlign w:val="center"/>
          </w:tcPr>
          <w:p w:rsidR="00EC0368" w:rsidRPr="00A5746B" w:rsidRDefault="00EC0368" w:rsidP="00EC0368">
            <w:pPr>
              <w:jc w:val="center"/>
              <w:rPr>
                <w:rFonts w:eastAsia="Times New Roman"/>
                <w:sz w:val="20"/>
                <w:lang w:eastAsia="ru-RU"/>
              </w:rPr>
            </w:pPr>
            <w:r w:rsidRPr="00A5746B">
              <w:rPr>
                <w:rFonts w:eastAsia="Times New Roman"/>
                <w:sz w:val="20"/>
                <w:lang w:eastAsia="ru-RU"/>
              </w:rPr>
              <w:t>Существующее состояние</w:t>
            </w:r>
          </w:p>
        </w:tc>
        <w:tc>
          <w:tcPr>
            <w:tcW w:w="1986" w:type="pct"/>
            <w:gridSpan w:val="4"/>
            <w:tcBorders>
              <w:right w:val="single" w:sz="4" w:space="0" w:color="auto"/>
            </w:tcBorders>
          </w:tcPr>
          <w:p w:rsidR="00EC0368" w:rsidRPr="00A5746B" w:rsidRDefault="00EC0368" w:rsidP="00EC0368">
            <w:pPr>
              <w:jc w:val="center"/>
              <w:rPr>
                <w:sz w:val="20"/>
              </w:rPr>
            </w:pPr>
            <w:r w:rsidRPr="00A5746B">
              <w:rPr>
                <w:sz w:val="20"/>
              </w:rPr>
              <w:t>Перспективное состояние</w:t>
            </w:r>
          </w:p>
        </w:tc>
      </w:tr>
      <w:tr w:rsidR="00873E8F" w:rsidRPr="00A5746B" w:rsidTr="006436E6">
        <w:trPr>
          <w:trHeight w:val="461"/>
          <w:tblHeader/>
        </w:trPr>
        <w:tc>
          <w:tcPr>
            <w:tcW w:w="981" w:type="pct"/>
            <w:vMerge/>
            <w:shd w:val="clear" w:color="auto" w:fill="auto"/>
            <w:vAlign w:val="center"/>
          </w:tcPr>
          <w:p w:rsidR="00EC0368" w:rsidRPr="00A5746B" w:rsidRDefault="00EC0368" w:rsidP="00EC0368">
            <w:pPr>
              <w:jc w:val="center"/>
              <w:rPr>
                <w:sz w:val="20"/>
              </w:rPr>
            </w:pPr>
          </w:p>
        </w:tc>
        <w:tc>
          <w:tcPr>
            <w:tcW w:w="425" w:type="pct"/>
            <w:vMerge w:val="restart"/>
            <w:vAlign w:val="center"/>
          </w:tcPr>
          <w:p w:rsidR="00EC0368" w:rsidRPr="00A5746B" w:rsidRDefault="00EC0368" w:rsidP="00EC0368">
            <w:pPr>
              <w:widowControl w:val="0"/>
              <w:adjustRightInd w:val="0"/>
              <w:jc w:val="center"/>
              <w:textAlignment w:val="baseline"/>
              <w:rPr>
                <w:rFonts w:eastAsia="Times New Roman"/>
                <w:sz w:val="20"/>
              </w:rPr>
            </w:pPr>
            <w:r w:rsidRPr="00A5746B">
              <w:rPr>
                <w:rFonts w:eastAsia="Times New Roman"/>
                <w:sz w:val="20"/>
              </w:rPr>
              <w:t>Присоед</w:t>
            </w:r>
            <w:r w:rsidRPr="00A5746B">
              <w:rPr>
                <w:rFonts w:eastAsia="Times New Roman"/>
                <w:sz w:val="20"/>
              </w:rPr>
              <w:t>и</w:t>
            </w:r>
            <w:r w:rsidRPr="00A5746B">
              <w:rPr>
                <w:rFonts w:eastAsia="Times New Roman"/>
                <w:sz w:val="20"/>
              </w:rPr>
              <w:t>ненная те</w:t>
            </w:r>
            <w:r w:rsidRPr="00A5746B">
              <w:rPr>
                <w:rFonts w:eastAsia="Times New Roman"/>
                <w:sz w:val="20"/>
              </w:rPr>
              <w:t>п</w:t>
            </w:r>
            <w:r w:rsidRPr="00A5746B">
              <w:rPr>
                <w:rFonts w:eastAsia="Times New Roman"/>
                <w:sz w:val="20"/>
              </w:rPr>
              <w:t>ловая нагрузка, Гкал/час</w:t>
            </w:r>
          </w:p>
        </w:tc>
        <w:tc>
          <w:tcPr>
            <w:tcW w:w="1608" w:type="pct"/>
            <w:gridSpan w:val="3"/>
            <w:tcBorders>
              <w:right w:val="single" w:sz="4" w:space="0" w:color="auto"/>
            </w:tcBorders>
          </w:tcPr>
          <w:p w:rsidR="00EC0368" w:rsidRPr="00A5746B" w:rsidRDefault="00EC0368" w:rsidP="00EC0368">
            <w:pPr>
              <w:jc w:val="center"/>
              <w:rPr>
                <w:rFonts w:eastAsia="Times New Roman"/>
                <w:sz w:val="20"/>
                <w:lang w:eastAsia="ru-RU"/>
              </w:rPr>
            </w:pPr>
            <w:r w:rsidRPr="00A5746B">
              <w:rPr>
                <w:sz w:val="20"/>
              </w:rPr>
              <w:t>подпитка тепловой</w:t>
            </w:r>
            <w:r w:rsidRPr="00A5746B">
              <w:rPr>
                <w:spacing w:val="-4"/>
                <w:sz w:val="20"/>
              </w:rPr>
              <w:t xml:space="preserve"> </w:t>
            </w:r>
            <w:r w:rsidRPr="00A5746B">
              <w:rPr>
                <w:sz w:val="20"/>
              </w:rPr>
              <w:t>сети,</w:t>
            </w:r>
            <w:r w:rsidR="003F3107" w:rsidRPr="00A5746B">
              <w:rPr>
                <w:sz w:val="20"/>
              </w:rPr>
              <w:t xml:space="preserve"> </w:t>
            </w:r>
            <w:r w:rsidRPr="00A5746B">
              <w:rPr>
                <w:sz w:val="20"/>
              </w:rPr>
              <w:t>тыс.м³/год,</w:t>
            </w:r>
            <w:r w:rsidRPr="00A5746B">
              <w:rPr>
                <w:spacing w:val="-1"/>
                <w:sz w:val="20"/>
              </w:rPr>
              <w:t xml:space="preserve"> </w:t>
            </w:r>
            <w:r w:rsidRPr="00A5746B">
              <w:rPr>
                <w:sz w:val="20"/>
              </w:rPr>
              <w:t>в т.ч.:</w:t>
            </w:r>
          </w:p>
        </w:tc>
        <w:tc>
          <w:tcPr>
            <w:tcW w:w="379" w:type="pct"/>
            <w:vMerge w:val="restart"/>
            <w:tcBorders>
              <w:right w:val="single" w:sz="4" w:space="0" w:color="auto"/>
            </w:tcBorders>
          </w:tcPr>
          <w:p w:rsidR="00EC0368" w:rsidRPr="00A5746B" w:rsidRDefault="00EC0368" w:rsidP="00EC0368">
            <w:pPr>
              <w:pStyle w:val="TableParagraph"/>
              <w:rPr>
                <w:rFonts w:ascii="Times New Roman" w:hAnsi="Times New Roman"/>
                <w:sz w:val="20"/>
                <w:lang w:val="ru-RU"/>
              </w:rPr>
            </w:pPr>
            <w:r w:rsidRPr="00A5746B">
              <w:rPr>
                <w:rFonts w:ascii="Times New Roman" w:hAnsi="Times New Roman"/>
                <w:sz w:val="20"/>
                <w:lang w:val="ru-RU"/>
              </w:rPr>
              <w:t>Прис</w:t>
            </w:r>
            <w:r w:rsidRPr="00A5746B">
              <w:rPr>
                <w:rFonts w:ascii="Times New Roman" w:hAnsi="Times New Roman"/>
                <w:sz w:val="20"/>
                <w:lang w:val="ru-RU"/>
              </w:rPr>
              <w:t>о</w:t>
            </w:r>
            <w:r w:rsidRPr="00A5746B">
              <w:rPr>
                <w:rFonts w:ascii="Times New Roman" w:hAnsi="Times New Roman"/>
                <w:sz w:val="20"/>
                <w:lang w:val="ru-RU"/>
              </w:rPr>
              <w:t>единенная тепловая нагрузка, Гкал/час</w:t>
            </w:r>
          </w:p>
        </w:tc>
        <w:tc>
          <w:tcPr>
            <w:tcW w:w="1607" w:type="pct"/>
            <w:gridSpan w:val="3"/>
            <w:tcBorders>
              <w:right w:val="single" w:sz="4" w:space="0" w:color="auto"/>
            </w:tcBorders>
          </w:tcPr>
          <w:p w:rsidR="00EC0368" w:rsidRPr="00A5746B" w:rsidRDefault="00EC0368" w:rsidP="00EC0368">
            <w:pPr>
              <w:jc w:val="center"/>
              <w:rPr>
                <w:sz w:val="20"/>
              </w:rPr>
            </w:pPr>
            <w:r w:rsidRPr="00A5746B">
              <w:rPr>
                <w:sz w:val="20"/>
              </w:rPr>
              <w:t>подпитка тепловой</w:t>
            </w:r>
            <w:r w:rsidRPr="00A5746B">
              <w:rPr>
                <w:spacing w:val="-4"/>
                <w:sz w:val="20"/>
              </w:rPr>
              <w:t xml:space="preserve"> </w:t>
            </w:r>
            <w:r w:rsidRPr="00A5746B">
              <w:rPr>
                <w:sz w:val="20"/>
              </w:rPr>
              <w:t>сети,</w:t>
            </w:r>
            <w:r w:rsidR="003F3107" w:rsidRPr="00A5746B">
              <w:rPr>
                <w:sz w:val="20"/>
              </w:rPr>
              <w:t xml:space="preserve"> </w:t>
            </w:r>
            <w:r w:rsidRPr="00A5746B">
              <w:rPr>
                <w:sz w:val="20"/>
              </w:rPr>
              <w:t>тыс.м³/год,</w:t>
            </w:r>
            <w:r w:rsidRPr="00A5746B">
              <w:rPr>
                <w:spacing w:val="-1"/>
                <w:sz w:val="20"/>
              </w:rPr>
              <w:t xml:space="preserve"> </w:t>
            </w:r>
            <w:r w:rsidRPr="00A5746B">
              <w:rPr>
                <w:sz w:val="20"/>
              </w:rPr>
              <w:t>в т.ч.:</w:t>
            </w:r>
          </w:p>
        </w:tc>
      </w:tr>
      <w:tr w:rsidR="00873E8F" w:rsidRPr="00A5746B" w:rsidTr="006436E6">
        <w:trPr>
          <w:trHeight w:val="461"/>
          <w:tblHeader/>
        </w:trPr>
        <w:tc>
          <w:tcPr>
            <w:tcW w:w="981" w:type="pct"/>
            <w:vMerge/>
            <w:shd w:val="clear" w:color="auto" w:fill="auto"/>
            <w:vAlign w:val="center"/>
          </w:tcPr>
          <w:p w:rsidR="00EC0368" w:rsidRPr="00A5746B" w:rsidRDefault="00EC0368" w:rsidP="00EC0368">
            <w:pPr>
              <w:jc w:val="center"/>
              <w:rPr>
                <w:sz w:val="20"/>
              </w:rPr>
            </w:pPr>
          </w:p>
        </w:tc>
        <w:tc>
          <w:tcPr>
            <w:tcW w:w="425" w:type="pct"/>
            <w:vMerge/>
            <w:vAlign w:val="center"/>
          </w:tcPr>
          <w:p w:rsidR="00EC0368" w:rsidRPr="00A5746B" w:rsidRDefault="00EC0368" w:rsidP="00EC0368">
            <w:pPr>
              <w:widowControl w:val="0"/>
              <w:adjustRightInd w:val="0"/>
              <w:jc w:val="center"/>
              <w:textAlignment w:val="baseline"/>
              <w:rPr>
                <w:rFonts w:eastAsia="Times New Roman"/>
                <w:sz w:val="20"/>
              </w:rPr>
            </w:pPr>
          </w:p>
        </w:tc>
        <w:tc>
          <w:tcPr>
            <w:tcW w:w="297" w:type="pct"/>
            <w:tcBorders>
              <w:right w:val="single" w:sz="4" w:space="0" w:color="auto"/>
            </w:tcBorders>
          </w:tcPr>
          <w:p w:rsidR="00EC0368" w:rsidRPr="00A5746B" w:rsidRDefault="00EC0368" w:rsidP="00EC0368">
            <w:pPr>
              <w:pStyle w:val="TableParagraph"/>
              <w:tabs>
                <w:tab w:val="left" w:pos="4939"/>
                <w:tab w:val="left" w:pos="7045"/>
                <w:tab w:val="left" w:pos="8996"/>
              </w:tabs>
              <w:rPr>
                <w:rFonts w:ascii="Times New Roman" w:hAnsi="Times New Roman"/>
                <w:sz w:val="20"/>
                <w:lang w:val="ru-RU"/>
              </w:rPr>
            </w:pPr>
            <w:r w:rsidRPr="00A5746B">
              <w:rPr>
                <w:rFonts w:ascii="Times New Roman" w:hAnsi="Times New Roman"/>
                <w:sz w:val="20"/>
                <w:lang w:val="ru-RU"/>
              </w:rPr>
              <w:t>Всего</w:t>
            </w:r>
            <w:r w:rsidRPr="00A5746B">
              <w:rPr>
                <w:rFonts w:ascii="Times New Roman" w:hAnsi="Times New Roman"/>
                <w:spacing w:val="-1"/>
                <w:sz w:val="20"/>
                <w:lang w:val="ru-RU"/>
              </w:rPr>
              <w:t xml:space="preserve"> </w:t>
            </w:r>
          </w:p>
        </w:tc>
        <w:tc>
          <w:tcPr>
            <w:tcW w:w="588" w:type="pct"/>
            <w:tcBorders>
              <w:right w:val="single" w:sz="4" w:space="0" w:color="auto"/>
            </w:tcBorders>
          </w:tcPr>
          <w:p w:rsidR="00EC0368" w:rsidRPr="00A5746B" w:rsidRDefault="00EC0368" w:rsidP="00EC0368">
            <w:pPr>
              <w:pStyle w:val="TableParagraph"/>
              <w:tabs>
                <w:tab w:val="left" w:pos="1743"/>
                <w:tab w:val="left" w:pos="2592"/>
                <w:tab w:val="left" w:pos="4994"/>
                <w:tab w:val="left" w:pos="7045"/>
                <w:tab w:val="left" w:pos="8996"/>
              </w:tabs>
              <w:rPr>
                <w:rFonts w:ascii="Times New Roman" w:hAnsi="Times New Roman"/>
                <w:sz w:val="20"/>
                <w:lang w:val="ru-RU"/>
              </w:rPr>
            </w:pPr>
            <w:r w:rsidRPr="00A5746B">
              <w:rPr>
                <w:rFonts w:ascii="Times New Roman" w:hAnsi="Times New Roman"/>
                <w:sz w:val="20"/>
                <w:lang w:val="ru-RU"/>
              </w:rPr>
              <w:t>утечка теплон</w:t>
            </w:r>
            <w:r w:rsidRPr="00A5746B">
              <w:rPr>
                <w:rFonts w:ascii="Times New Roman" w:hAnsi="Times New Roman"/>
                <w:sz w:val="20"/>
                <w:lang w:val="ru-RU"/>
              </w:rPr>
              <w:t>о</w:t>
            </w:r>
            <w:r w:rsidRPr="00A5746B">
              <w:rPr>
                <w:rFonts w:ascii="Times New Roman" w:hAnsi="Times New Roman"/>
                <w:sz w:val="20"/>
                <w:lang w:val="ru-RU"/>
              </w:rPr>
              <w:t>сителя</w:t>
            </w:r>
          </w:p>
        </w:tc>
        <w:tc>
          <w:tcPr>
            <w:tcW w:w="723" w:type="pct"/>
            <w:tcBorders>
              <w:right w:val="single" w:sz="4" w:space="0" w:color="auto"/>
            </w:tcBorders>
          </w:tcPr>
          <w:p w:rsidR="00EC0368" w:rsidRPr="00A5746B" w:rsidRDefault="00EC0368" w:rsidP="00EC0368">
            <w:pPr>
              <w:pStyle w:val="TableParagraph"/>
              <w:rPr>
                <w:rFonts w:ascii="Times New Roman" w:eastAsia="Times New Roman" w:hAnsi="Times New Roman"/>
                <w:sz w:val="20"/>
                <w:lang w:val="ru-RU" w:eastAsia="ru-RU"/>
              </w:rPr>
            </w:pPr>
            <w:r w:rsidRPr="00A5746B">
              <w:rPr>
                <w:rFonts w:ascii="Times New Roman" w:hAnsi="Times New Roman"/>
                <w:sz w:val="20"/>
                <w:lang w:val="ru-RU"/>
              </w:rPr>
              <w:t>-</w:t>
            </w:r>
            <w:r w:rsidRPr="00A5746B">
              <w:rPr>
                <w:rFonts w:ascii="Times New Roman" w:hAnsi="Times New Roman"/>
                <w:spacing w:val="15"/>
                <w:sz w:val="20"/>
                <w:lang w:val="ru-RU"/>
              </w:rPr>
              <w:t xml:space="preserve"> </w:t>
            </w:r>
            <w:r w:rsidRPr="00A5746B">
              <w:rPr>
                <w:rFonts w:ascii="Times New Roman" w:hAnsi="Times New Roman"/>
                <w:sz w:val="20"/>
                <w:lang w:val="ru-RU"/>
              </w:rPr>
              <w:t>отпуск</w:t>
            </w:r>
            <w:r w:rsidRPr="00A5746B">
              <w:rPr>
                <w:rFonts w:ascii="Times New Roman" w:hAnsi="Times New Roman"/>
                <w:spacing w:val="20"/>
                <w:sz w:val="20"/>
                <w:lang w:val="ru-RU"/>
              </w:rPr>
              <w:t xml:space="preserve"> </w:t>
            </w:r>
            <w:r w:rsidRPr="00A5746B">
              <w:rPr>
                <w:rFonts w:ascii="Times New Roman" w:hAnsi="Times New Roman"/>
                <w:sz w:val="20"/>
                <w:lang w:val="ru-RU"/>
              </w:rPr>
              <w:t>теплоносит</w:t>
            </w:r>
            <w:r w:rsidRPr="00A5746B">
              <w:rPr>
                <w:rFonts w:ascii="Times New Roman" w:hAnsi="Times New Roman"/>
                <w:sz w:val="20"/>
                <w:lang w:val="ru-RU"/>
              </w:rPr>
              <w:t>е</w:t>
            </w:r>
            <w:r w:rsidRPr="00A5746B">
              <w:rPr>
                <w:rFonts w:ascii="Times New Roman" w:hAnsi="Times New Roman"/>
                <w:sz w:val="20"/>
                <w:lang w:val="ru-RU"/>
              </w:rPr>
              <w:t>ля</w:t>
            </w:r>
            <w:r w:rsidRPr="00A5746B">
              <w:rPr>
                <w:rFonts w:ascii="Times New Roman" w:hAnsi="Times New Roman"/>
                <w:spacing w:val="19"/>
                <w:sz w:val="20"/>
                <w:lang w:val="ru-RU"/>
              </w:rPr>
              <w:t xml:space="preserve"> </w:t>
            </w:r>
            <w:r w:rsidRPr="00A5746B">
              <w:rPr>
                <w:rFonts w:ascii="Times New Roman" w:hAnsi="Times New Roman"/>
                <w:sz w:val="20"/>
                <w:lang w:val="ru-RU"/>
              </w:rPr>
              <w:t>из</w:t>
            </w:r>
            <w:r w:rsidRPr="00A5746B">
              <w:rPr>
                <w:rFonts w:ascii="Times New Roman" w:hAnsi="Times New Roman"/>
                <w:spacing w:val="18"/>
                <w:sz w:val="20"/>
                <w:lang w:val="ru-RU"/>
              </w:rPr>
              <w:t xml:space="preserve"> </w:t>
            </w:r>
            <w:r w:rsidRPr="00A5746B">
              <w:rPr>
                <w:rFonts w:ascii="Times New Roman" w:hAnsi="Times New Roman"/>
                <w:sz w:val="20"/>
                <w:lang w:val="ru-RU"/>
              </w:rPr>
              <w:t>тепловых</w:t>
            </w:r>
            <w:r w:rsidRPr="00A5746B">
              <w:rPr>
                <w:rFonts w:ascii="Times New Roman" w:hAnsi="Times New Roman"/>
                <w:spacing w:val="20"/>
                <w:sz w:val="20"/>
                <w:lang w:val="ru-RU"/>
              </w:rPr>
              <w:t xml:space="preserve"> </w:t>
            </w:r>
            <w:r w:rsidRPr="00A5746B">
              <w:rPr>
                <w:rFonts w:ascii="Times New Roman" w:hAnsi="Times New Roman"/>
                <w:sz w:val="20"/>
                <w:lang w:val="ru-RU"/>
              </w:rPr>
              <w:t>сетей</w:t>
            </w:r>
            <w:r w:rsidRPr="00A5746B">
              <w:rPr>
                <w:rFonts w:ascii="Times New Roman" w:hAnsi="Times New Roman"/>
                <w:spacing w:val="16"/>
                <w:sz w:val="20"/>
                <w:lang w:val="ru-RU"/>
              </w:rPr>
              <w:t xml:space="preserve"> </w:t>
            </w:r>
            <w:r w:rsidRPr="00A5746B">
              <w:rPr>
                <w:rFonts w:ascii="Times New Roman" w:hAnsi="Times New Roman"/>
                <w:sz w:val="20"/>
                <w:lang w:val="ru-RU"/>
              </w:rPr>
              <w:t>на</w:t>
            </w:r>
            <w:r w:rsidRPr="00A5746B">
              <w:rPr>
                <w:rFonts w:ascii="Times New Roman" w:hAnsi="Times New Roman"/>
                <w:spacing w:val="17"/>
                <w:sz w:val="20"/>
                <w:lang w:val="ru-RU"/>
              </w:rPr>
              <w:t xml:space="preserve"> </w:t>
            </w:r>
            <w:r w:rsidRPr="00A5746B">
              <w:rPr>
                <w:rFonts w:ascii="Times New Roman" w:hAnsi="Times New Roman"/>
                <w:sz w:val="20"/>
                <w:lang w:val="ru-RU"/>
              </w:rPr>
              <w:t>гвс</w:t>
            </w:r>
            <w:r w:rsidRPr="00A5746B">
              <w:rPr>
                <w:rFonts w:ascii="Times New Roman" w:hAnsi="Times New Roman"/>
                <w:spacing w:val="18"/>
                <w:sz w:val="20"/>
                <w:lang w:val="ru-RU"/>
              </w:rPr>
              <w:t xml:space="preserve"> </w:t>
            </w:r>
            <w:r w:rsidRPr="00A5746B">
              <w:rPr>
                <w:rFonts w:ascii="Times New Roman" w:hAnsi="Times New Roman"/>
                <w:sz w:val="20"/>
                <w:lang w:val="ru-RU"/>
              </w:rPr>
              <w:t>(для</w:t>
            </w:r>
            <w:r w:rsidRPr="00A5746B">
              <w:rPr>
                <w:rFonts w:ascii="Times New Roman" w:hAnsi="Times New Roman"/>
                <w:spacing w:val="17"/>
                <w:sz w:val="20"/>
                <w:lang w:val="ru-RU"/>
              </w:rPr>
              <w:t xml:space="preserve"> </w:t>
            </w:r>
            <w:r w:rsidRPr="00A5746B">
              <w:rPr>
                <w:rFonts w:ascii="Times New Roman" w:hAnsi="Times New Roman"/>
                <w:sz w:val="20"/>
                <w:lang w:val="ru-RU"/>
              </w:rPr>
              <w:t>открытых</w:t>
            </w:r>
            <w:r w:rsidRPr="00A5746B">
              <w:rPr>
                <w:rFonts w:ascii="Times New Roman" w:hAnsi="Times New Roman"/>
                <w:spacing w:val="15"/>
                <w:sz w:val="20"/>
                <w:lang w:val="ru-RU"/>
              </w:rPr>
              <w:t xml:space="preserve"> </w:t>
            </w:r>
            <w:r w:rsidRPr="00A5746B">
              <w:rPr>
                <w:rFonts w:ascii="Times New Roman" w:hAnsi="Times New Roman"/>
                <w:sz w:val="20"/>
                <w:lang w:val="ru-RU"/>
              </w:rPr>
              <w:t>систем</w:t>
            </w:r>
            <w:r w:rsidRPr="00A5746B">
              <w:rPr>
                <w:rFonts w:ascii="Times New Roman" w:hAnsi="Times New Roman"/>
                <w:spacing w:val="16"/>
                <w:sz w:val="20"/>
                <w:lang w:val="ru-RU"/>
              </w:rPr>
              <w:t xml:space="preserve"> </w:t>
            </w:r>
            <w:r w:rsidRPr="00A5746B">
              <w:rPr>
                <w:rFonts w:ascii="Times New Roman" w:hAnsi="Times New Roman"/>
                <w:sz w:val="20"/>
                <w:lang w:val="ru-RU"/>
              </w:rPr>
              <w:t>тепло</w:t>
            </w:r>
            <w:r w:rsidRPr="00A5746B">
              <w:rPr>
                <w:rFonts w:ascii="Times New Roman" w:hAnsi="Times New Roman"/>
                <w:spacing w:val="-52"/>
                <w:sz w:val="20"/>
                <w:lang w:val="ru-RU"/>
              </w:rPr>
              <w:t xml:space="preserve"> </w:t>
            </w:r>
            <w:r w:rsidRPr="00A5746B">
              <w:rPr>
                <w:rFonts w:ascii="Times New Roman" w:hAnsi="Times New Roman"/>
                <w:sz w:val="20"/>
                <w:lang w:val="ru-RU"/>
              </w:rPr>
              <w:t>снабж</w:t>
            </w:r>
            <w:r w:rsidRPr="00A5746B">
              <w:rPr>
                <w:rFonts w:ascii="Times New Roman" w:hAnsi="Times New Roman"/>
                <w:sz w:val="20"/>
                <w:lang w:val="ru-RU"/>
              </w:rPr>
              <w:t>е</w:t>
            </w:r>
            <w:r w:rsidRPr="00A5746B">
              <w:rPr>
                <w:rFonts w:ascii="Times New Roman" w:hAnsi="Times New Roman"/>
                <w:sz w:val="20"/>
                <w:lang w:val="ru-RU"/>
              </w:rPr>
              <w:t>ния)</w:t>
            </w:r>
          </w:p>
        </w:tc>
        <w:tc>
          <w:tcPr>
            <w:tcW w:w="379" w:type="pct"/>
            <w:vMerge/>
            <w:tcBorders>
              <w:right w:val="single" w:sz="4" w:space="0" w:color="auto"/>
            </w:tcBorders>
          </w:tcPr>
          <w:p w:rsidR="00EC0368" w:rsidRPr="00A5746B" w:rsidRDefault="00EC0368" w:rsidP="00EC0368">
            <w:pPr>
              <w:pStyle w:val="TableParagraph"/>
              <w:rPr>
                <w:rFonts w:ascii="Times New Roman" w:hAnsi="Times New Roman"/>
                <w:sz w:val="20"/>
                <w:lang w:val="ru-RU"/>
              </w:rPr>
            </w:pPr>
          </w:p>
        </w:tc>
        <w:tc>
          <w:tcPr>
            <w:tcW w:w="273" w:type="pct"/>
            <w:tcBorders>
              <w:right w:val="single" w:sz="4" w:space="0" w:color="auto"/>
            </w:tcBorders>
          </w:tcPr>
          <w:p w:rsidR="00EC0368" w:rsidRPr="00A5746B" w:rsidRDefault="00EC0368" w:rsidP="00EC0368">
            <w:pPr>
              <w:pStyle w:val="TableParagraph"/>
              <w:tabs>
                <w:tab w:val="left" w:pos="4939"/>
                <w:tab w:val="left" w:pos="7045"/>
                <w:tab w:val="left" w:pos="8996"/>
              </w:tabs>
              <w:rPr>
                <w:rFonts w:ascii="Times New Roman" w:hAnsi="Times New Roman"/>
                <w:sz w:val="20"/>
                <w:lang w:val="ru-RU"/>
              </w:rPr>
            </w:pPr>
            <w:r w:rsidRPr="00A5746B">
              <w:rPr>
                <w:rFonts w:ascii="Times New Roman" w:hAnsi="Times New Roman"/>
                <w:sz w:val="20"/>
                <w:lang w:val="ru-RU"/>
              </w:rPr>
              <w:t>Всего</w:t>
            </w:r>
            <w:r w:rsidRPr="00A5746B">
              <w:rPr>
                <w:rFonts w:ascii="Times New Roman" w:hAnsi="Times New Roman"/>
                <w:spacing w:val="-1"/>
                <w:sz w:val="20"/>
                <w:lang w:val="ru-RU"/>
              </w:rPr>
              <w:t xml:space="preserve"> </w:t>
            </w:r>
          </w:p>
        </w:tc>
        <w:tc>
          <w:tcPr>
            <w:tcW w:w="588" w:type="pct"/>
            <w:tcBorders>
              <w:right w:val="single" w:sz="4" w:space="0" w:color="auto"/>
            </w:tcBorders>
          </w:tcPr>
          <w:p w:rsidR="00EC0368" w:rsidRPr="00A5746B" w:rsidRDefault="00EC0368" w:rsidP="00EC0368">
            <w:pPr>
              <w:pStyle w:val="TableParagraph"/>
              <w:tabs>
                <w:tab w:val="left" w:pos="1743"/>
                <w:tab w:val="left" w:pos="2592"/>
                <w:tab w:val="left" w:pos="4994"/>
                <w:tab w:val="left" w:pos="7045"/>
                <w:tab w:val="left" w:pos="8996"/>
              </w:tabs>
              <w:rPr>
                <w:rFonts w:ascii="Times New Roman" w:hAnsi="Times New Roman"/>
                <w:sz w:val="20"/>
                <w:lang w:val="ru-RU"/>
              </w:rPr>
            </w:pPr>
            <w:r w:rsidRPr="00A5746B">
              <w:rPr>
                <w:rFonts w:ascii="Times New Roman" w:hAnsi="Times New Roman"/>
                <w:sz w:val="20"/>
                <w:lang w:val="ru-RU"/>
              </w:rPr>
              <w:t>утечка теплон</w:t>
            </w:r>
            <w:r w:rsidRPr="00A5746B">
              <w:rPr>
                <w:rFonts w:ascii="Times New Roman" w:hAnsi="Times New Roman"/>
                <w:sz w:val="20"/>
                <w:lang w:val="ru-RU"/>
              </w:rPr>
              <w:t>о</w:t>
            </w:r>
            <w:r w:rsidRPr="00A5746B">
              <w:rPr>
                <w:rFonts w:ascii="Times New Roman" w:hAnsi="Times New Roman"/>
                <w:sz w:val="20"/>
                <w:lang w:val="ru-RU"/>
              </w:rPr>
              <w:t>сителя</w:t>
            </w:r>
          </w:p>
        </w:tc>
        <w:tc>
          <w:tcPr>
            <w:tcW w:w="746" w:type="pct"/>
            <w:tcBorders>
              <w:right w:val="single" w:sz="4" w:space="0" w:color="auto"/>
            </w:tcBorders>
          </w:tcPr>
          <w:p w:rsidR="00EC0368" w:rsidRPr="00A5746B" w:rsidRDefault="00EC0368" w:rsidP="00EC0368">
            <w:pPr>
              <w:pStyle w:val="TableParagraph"/>
              <w:rPr>
                <w:rFonts w:ascii="Times New Roman" w:eastAsia="Times New Roman" w:hAnsi="Times New Roman"/>
                <w:sz w:val="20"/>
                <w:lang w:val="ru-RU" w:eastAsia="ru-RU"/>
              </w:rPr>
            </w:pPr>
            <w:r w:rsidRPr="00A5746B">
              <w:rPr>
                <w:rFonts w:ascii="Times New Roman" w:hAnsi="Times New Roman"/>
                <w:sz w:val="20"/>
                <w:lang w:val="ru-RU"/>
              </w:rPr>
              <w:t>-</w:t>
            </w:r>
            <w:r w:rsidRPr="00A5746B">
              <w:rPr>
                <w:rFonts w:ascii="Times New Roman" w:hAnsi="Times New Roman"/>
                <w:spacing w:val="15"/>
                <w:sz w:val="20"/>
                <w:lang w:val="ru-RU"/>
              </w:rPr>
              <w:t xml:space="preserve"> </w:t>
            </w:r>
            <w:r w:rsidRPr="00A5746B">
              <w:rPr>
                <w:rFonts w:ascii="Times New Roman" w:hAnsi="Times New Roman"/>
                <w:sz w:val="20"/>
                <w:lang w:val="ru-RU"/>
              </w:rPr>
              <w:t>отпуск</w:t>
            </w:r>
            <w:r w:rsidRPr="00A5746B">
              <w:rPr>
                <w:rFonts w:ascii="Times New Roman" w:hAnsi="Times New Roman"/>
                <w:spacing w:val="20"/>
                <w:sz w:val="20"/>
                <w:lang w:val="ru-RU"/>
              </w:rPr>
              <w:t xml:space="preserve"> </w:t>
            </w:r>
            <w:r w:rsidRPr="00A5746B">
              <w:rPr>
                <w:rFonts w:ascii="Times New Roman" w:hAnsi="Times New Roman"/>
                <w:sz w:val="20"/>
                <w:lang w:val="ru-RU"/>
              </w:rPr>
              <w:t>теплоносит</w:t>
            </w:r>
            <w:r w:rsidRPr="00A5746B">
              <w:rPr>
                <w:rFonts w:ascii="Times New Roman" w:hAnsi="Times New Roman"/>
                <w:sz w:val="20"/>
                <w:lang w:val="ru-RU"/>
              </w:rPr>
              <w:t>е</w:t>
            </w:r>
            <w:r w:rsidRPr="00A5746B">
              <w:rPr>
                <w:rFonts w:ascii="Times New Roman" w:hAnsi="Times New Roman"/>
                <w:sz w:val="20"/>
                <w:lang w:val="ru-RU"/>
              </w:rPr>
              <w:t>ля</w:t>
            </w:r>
            <w:r w:rsidRPr="00A5746B">
              <w:rPr>
                <w:rFonts w:ascii="Times New Roman" w:hAnsi="Times New Roman"/>
                <w:spacing w:val="19"/>
                <w:sz w:val="20"/>
                <w:lang w:val="ru-RU"/>
              </w:rPr>
              <w:t xml:space="preserve"> </w:t>
            </w:r>
            <w:r w:rsidRPr="00A5746B">
              <w:rPr>
                <w:rFonts w:ascii="Times New Roman" w:hAnsi="Times New Roman"/>
                <w:sz w:val="20"/>
                <w:lang w:val="ru-RU"/>
              </w:rPr>
              <w:t>из</w:t>
            </w:r>
            <w:r w:rsidRPr="00A5746B">
              <w:rPr>
                <w:rFonts w:ascii="Times New Roman" w:hAnsi="Times New Roman"/>
                <w:spacing w:val="18"/>
                <w:sz w:val="20"/>
                <w:lang w:val="ru-RU"/>
              </w:rPr>
              <w:t xml:space="preserve"> </w:t>
            </w:r>
            <w:r w:rsidRPr="00A5746B">
              <w:rPr>
                <w:rFonts w:ascii="Times New Roman" w:hAnsi="Times New Roman"/>
                <w:sz w:val="20"/>
                <w:lang w:val="ru-RU"/>
              </w:rPr>
              <w:t>тепловых</w:t>
            </w:r>
            <w:r w:rsidRPr="00A5746B">
              <w:rPr>
                <w:rFonts w:ascii="Times New Roman" w:hAnsi="Times New Roman"/>
                <w:spacing w:val="20"/>
                <w:sz w:val="20"/>
                <w:lang w:val="ru-RU"/>
              </w:rPr>
              <w:t xml:space="preserve"> </w:t>
            </w:r>
            <w:r w:rsidRPr="00A5746B">
              <w:rPr>
                <w:rFonts w:ascii="Times New Roman" w:hAnsi="Times New Roman"/>
                <w:sz w:val="20"/>
                <w:lang w:val="ru-RU"/>
              </w:rPr>
              <w:t>сетей</w:t>
            </w:r>
            <w:r w:rsidRPr="00A5746B">
              <w:rPr>
                <w:rFonts w:ascii="Times New Roman" w:hAnsi="Times New Roman"/>
                <w:spacing w:val="16"/>
                <w:sz w:val="20"/>
                <w:lang w:val="ru-RU"/>
              </w:rPr>
              <w:t xml:space="preserve"> </w:t>
            </w:r>
            <w:r w:rsidRPr="00A5746B">
              <w:rPr>
                <w:rFonts w:ascii="Times New Roman" w:hAnsi="Times New Roman"/>
                <w:sz w:val="20"/>
                <w:lang w:val="ru-RU"/>
              </w:rPr>
              <w:t>на</w:t>
            </w:r>
            <w:r w:rsidRPr="00A5746B">
              <w:rPr>
                <w:rFonts w:ascii="Times New Roman" w:hAnsi="Times New Roman"/>
                <w:spacing w:val="17"/>
                <w:sz w:val="20"/>
                <w:lang w:val="ru-RU"/>
              </w:rPr>
              <w:t xml:space="preserve"> </w:t>
            </w:r>
            <w:r w:rsidRPr="00A5746B">
              <w:rPr>
                <w:rFonts w:ascii="Times New Roman" w:hAnsi="Times New Roman"/>
                <w:sz w:val="20"/>
                <w:lang w:val="ru-RU"/>
              </w:rPr>
              <w:t>гвс</w:t>
            </w:r>
            <w:r w:rsidRPr="00A5746B">
              <w:rPr>
                <w:rFonts w:ascii="Times New Roman" w:hAnsi="Times New Roman"/>
                <w:spacing w:val="18"/>
                <w:sz w:val="20"/>
                <w:lang w:val="ru-RU"/>
              </w:rPr>
              <w:t xml:space="preserve"> </w:t>
            </w:r>
            <w:r w:rsidRPr="00A5746B">
              <w:rPr>
                <w:rFonts w:ascii="Times New Roman" w:hAnsi="Times New Roman"/>
                <w:sz w:val="20"/>
                <w:lang w:val="ru-RU"/>
              </w:rPr>
              <w:t>(для</w:t>
            </w:r>
            <w:r w:rsidRPr="00A5746B">
              <w:rPr>
                <w:rFonts w:ascii="Times New Roman" w:hAnsi="Times New Roman"/>
                <w:spacing w:val="17"/>
                <w:sz w:val="20"/>
                <w:lang w:val="ru-RU"/>
              </w:rPr>
              <w:t xml:space="preserve"> </w:t>
            </w:r>
            <w:r w:rsidRPr="00A5746B">
              <w:rPr>
                <w:rFonts w:ascii="Times New Roman" w:hAnsi="Times New Roman"/>
                <w:sz w:val="20"/>
                <w:lang w:val="ru-RU"/>
              </w:rPr>
              <w:t>открытых</w:t>
            </w:r>
            <w:r w:rsidRPr="00A5746B">
              <w:rPr>
                <w:rFonts w:ascii="Times New Roman" w:hAnsi="Times New Roman"/>
                <w:spacing w:val="15"/>
                <w:sz w:val="20"/>
                <w:lang w:val="ru-RU"/>
              </w:rPr>
              <w:t xml:space="preserve"> </w:t>
            </w:r>
            <w:r w:rsidRPr="00A5746B">
              <w:rPr>
                <w:rFonts w:ascii="Times New Roman" w:hAnsi="Times New Roman"/>
                <w:sz w:val="20"/>
                <w:lang w:val="ru-RU"/>
              </w:rPr>
              <w:t>систем</w:t>
            </w:r>
            <w:r w:rsidRPr="00A5746B">
              <w:rPr>
                <w:rFonts w:ascii="Times New Roman" w:hAnsi="Times New Roman"/>
                <w:spacing w:val="16"/>
                <w:sz w:val="20"/>
                <w:lang w:val="ru-RU"/>
              </w:rPr>
              <w:t xml:space="preserve"> </w:t>
            </w:r>
            <w:r w:rsidRPr="00A5746B">
              <w:rPr>
                <w:rFonts w:ascii="Times New Roman" w:hAnsi="Times New Roman"/>
                <w:sz w:val="20"/>
                <w:lang w:val="ru-RU"/>
              </w:rPr>
              <w:t>тепло</w:t>
            </w:r>
            <w:r w:rsidRPr="00A5746B">
              <w:rPr>
                <w:rFonts w:ascii="Times New Roman" w:hAnsi="Times New Roman"/>
                <w:spacing w:val="-52"/>
                <w:sz w:val="20"/>
                <w:lang w:val="ru-RU"/>
              </w:rPr>
              <w:t xml:space="preserve"> </w:t>
            </w:r>
            <w:r w:rsidRPr="00A5746B">
              <w:rPr>
                <w:rFonts w:ascii="Times New Roman" w:hAnsi="Times New Roman"/>
                <w:sz w:val="20"/>
                <w:lang w:val="ru-RU"/>
              </w:rPr>
              <w:t>снабж</w:t>
            </w:r>
            <w:r w:rsidRPr="00A5746B">
              <w:rPr>
                <w:rFonts w:ascii="Times New Roman" w:hAnsi="Times New Roman"/>
                <w:sz w:val="20"/>
                <w:lang w:val="ru-RU"/>
              </w:rPr>
              <w:t>е</w:t>
            </w:r>
            <w:r w:rsidRPr="00A5746B">
              <w:rPr>
                <w:rFonts w:ascii="Times New Roman" w:hAnsi="Times New Roman"/>
                <w:sz w:val="20"/>
                <w:lang w:val="ru-RU"/>
              </w:rPr>
              <w:t>ния)</w:t>
            </w:r>
          </w:p>
        </w:tc>
      </w:tr>
      <w:tr w:rsidR="00A50000" w:rsidRPr="00A5746B" w:rsidTr="006436E6">
        <w:trPr>
          <w:trHeight w:val="451"/>
        </w:trPr>
        <w:tc>
          <w:tcPr>
            <w:tcW w:w="981" w:type="pct"/>
            <w:shd w:val="clear" w:color="auto" w:fill="auto"/>
            <w:vAlign w:val="center"/>
          </w:tcPr>
          <w:p w:rsidR="00A50000" w:rsidRPr="00A5746B" w:rsidRDefault="00A50000" w:rsidP="00A50000">
            <w:pPr>
              <w:jc w:val="center"/>
              <w:rPr>
                <w:sz w:val="22"/>
              </w:rPr>
            </w:pPr>
            <w:r w:rsidRPr="00A5746B">
              <w:rPr>
                <w:sz w:val="22"/>
              </w:rPr>
              <w:t>Котельная (п. Яр, ул. Школьная, 6а)</w:t>
            </w:r>
          </w:p>
        </w:tc>
        <w:tc>
          <w:tcPr>
            <w:tcW w:w="425" w:type="pct"/>
            <w:vAlign w:val="center"/>
          </w:tcPr>
          <w:p w:rsidR="00A50000" w:rsidRPr="00A5746B" w:rsidRDefault="00A50000" w:rsidP="00A50000">
            <w:pPr>
              <w:jc w:val="center"/>
              <w:rPr>
                <w:sz w:val="20"/>
                <w:szCs w:val="20"/>
              </w:rPr>
            </w:pPr>
            <w:r w:rsidRPr="00A5746B">
              <w:rPr>
                <w:sz w:val="20"/>
                <w:szCs w:val="20"/>
              </w:rPr>
              <w:t>2,150</w:t>
            </w:r>
          </w:p>
        </w:tc>
        <w:tc>
          <w:tcPr>
            <w:tcW w:w="297" w:type="pct"/>
            <w:tcBorders>
              <w:right w:val="single" w:sz="4" w:space="0" w:color="auto"/>
            </w:tcBorders>
            <w:vAlign w:val="center"/>
          </w:tcPr>
          <w:p w:rsidR="00A50000" w:rsidRPr="00A5746B" w:rsidRDefault="00A50000" w:rsidP="00A50000">
            <w:pPr>
              <w:jc w:val="center"/>
              <w:rPr>
                <w:sz w:val="20"/>
                <w:szCs w:val="20"/>
              </w:rPr>
            </w:pPr>
            <w:r w:rsidRPr="00A5746B">
              <w:rPr>
                <w:sz w:val="20"/>
                <w:szCs w:val="20"/>
              </w:rPr>
              <w:t>1,280</w:t>
            </w:r>
          </w:p>
        </w:tc>
        <w:tc>
          <w:tcPr>
            <w:tcW w:w="588" w:type="pct"/>
            <w:tcBorders>
              <w:right w:val="single" w:sz="4" w:space="0" w:color="auto"/>
            </w:tcBorders>
            <w:vAlign w:val="center"/>
          </w:tcPr>
          <w:p w:rsidR="00A50000" w:rsidRPr="00A5746B" w:rsidRDefault="00A50000" w:rsidP="00A50000">
            <w:pPr>
              <w:jc w:val="center"/>
              <w:rPr>
                <w:sz w:val="20"/>
                <w:szCs w:val="20"/>
              </w:rPr>
            </w:pPr>
            <w:r w:rsidRPr="00A5746B">
              <w:rPr>
                <w:sz w:val="20"/>
                <w:szCs w:val="20"/>
              </w:rPr>
              <w:t>1,280</w:t>
            </w:r>
          </w:p>
        </w:tc>
        <w:tc>
          <w:tcPr>
            <w:tcW w:w="723" w:type="pct"/>
            <w:tcBorders>
              <w:right w:val="single" w:sz="4" w:space="0" w:color="auto"/>
            </w:tcBorders>
            <w:vAlign w:val="center"/>
          </w:tcPr>
          <w:p w:rsidR="00A50000" w:rsidRPr="00A5746B" w:rsidRDefault="00A50000" w:rsidP="00E37EB7">
            <w:pPr>
              <w:jc w:val="center"/>
              <w:rPr>
                <w:rFonts w:eastAsia="Times New Roman"/>
                <w:sz w:val="20"/>
                <w:szCs w:val="20"/>
                <w:lang w:eastAsia="ru-RU"/>
              </w:rPr>
            </w:pPr>
            <w:r w:rsidRPr="00A5746B">
              <w:rPr>
                <w:rFonts w:eastAsia="Times New Roman"/>
                <w:sz w:val="20"/>
                <w:szCs w:val="20"/>
                <w:lang w:eastAsia="ru-RU"/>
              </w:rPr>
              <w:t>-</w:t>
            </w:r>
          </w:p>
        </w:tc>
        <w:tc>
          <w:tcPr>
            <w:tcW w:w="379" w:type="pct"/>
            <w:tcBorders>
              <w:right w:val="single" w:sz="4" w:space="0" w:color="auto"/>
            </w:tcBorders>
            <w:vAlign w:val="center"/>
          </w:tcPr>
          <w:p w:rsidR="00A50000" w:rsidRPr="00A5746B" w:rsidRDefault="00A50000">
            <w:pPr>
              <w:jc w:val="center"/>
              <w:rPr>
                <w:sz w:val="22"/>
              </w:rPr>
            </w:pPr>
            <w:r w:rsidRPr="00A5746B">
              <w:rPr>
                <w:sz w:val="22"/>
              </w:rPr>
              <w:t>2,301</w:t>
            </w:r>
          </w:p>
        </w:tc>
        <w:tc>
          <w:tcPr>
            <w:tcW w:w="273" w:type="pct"/>
            <w:tcBorders>
              <w:right w:val="single" w:sz="4" w:space="0" w:color="auto"/>
            </w:tcBorders>
            <w:vAlign w:val="center"/>
          </w:tcPr>
          <w:p w:rsidR="00A50000" w:rsidRPr="00A5746B" w:rsidRDefault="00A50000">
            <w:pPr>
              <w:jc w:val="center"/>
              <w:rPr>
                <w:sz w:val="20"/>
                <w:szCs w:val="20"/>
              </w:rPr>
            </w:pPr>
            <w:r w:rsidRPr="00A5746B">
              <w:rPr>
                <w:sz w:val="20"/>
                <w:szCs w:val="20"/>
              </w:rPr>
              <w:t>1,370</w:t>
            </w:r>
          </w:p>
        </w:tc>
        <w:tc>
          <w:tcPr>
            <w:tcW w:w="588" w:type="pct"/>
            <w:tcBorders>
              <w:right w:val="single" w:sz="4" w:space="0" w:color="auto"/>
            </w:tcBorders>
            <w:vAlign w:val="center"/>
          </w:tcPr>
          <w:p w:rsidR="00A50000" w:rsidRPr="00A5746B" w:rsidRDefault="00A50000">
            <w:pPr>
              <w:jc w:val="center"/>
              <w:rPr>
                <w:sz w:val="20"/>
                <w:szCs w:val="20"/>
              </w:rPr>
            </w:pPr>
            <w:r w:rsidRPr="00A5746B">
              <w:rPr>
                <w:sz w:val="20"/>
                <w:szCs w:val="20"/>
              </w:rPr>
              <w:t>1,370</w:t>
            </w:r>
          </w:p>
        </w:tc>
        <w:tc>
          <w:tcPr>
            <w:tcW w:w="746" w:type="pct"/>
            <w:tcBorders>
              <w:right w:val="single" w:sz="4" w:space="0" w:color="auto"/>
            </w:tcBorders>
            <w:vAlign w:val="center"/>
          </w:tcPr>
          <w:p w:rsidR="00A50000" w:rsidRPr="00A5746B" w:rsidRDefault="00A50000" w:rsidP="00E37EB7">
            <w:pPr>
              <w:jc w:val="center"/>
              <w:rPr>
                <w:rFonts w:eastAsia="Times New Roman"/>
                <w:sz w:val="20"/>
                <w:szCs w:val="20"/>
                <w:lang w:eastAsia="ru-RU"/>
              </w:rPr>
            </w:pPr>
            <w:r w:rsidRPr="00A5746B">
              <w:rPr>
                <w:rFonts w:eastAsia="Times New Roman"/>
                <w:sz w:val="20"/>
                <w:szCs w:val="20"/>
                <w:lang w:eastAsia="ru-RU"/>
              </w:rPr>
              <w:t>-</w:t>
            </w:r>
          </w:p>
        </w:tc>
      </w:tr>
      <w:tr w:rsidR="00A50000" w:rsidRPr="00A5746B" w:rsidTr="006436E6">
        <w:trPr>
          <w:trHeight w:val="451"/>
        </w:trPr>
        <w:tc>
          <w:tcPr>
            <w:tcW w:w="981" w:type="pct"/>
            <w:shd w:val="clear" w:color="auto" w:fill="auto"/>
            <w:vAlign w:val="center"/>
          </w:tcPr>
          <w:p w:rsidR="00A50000" w:rsidRPr="00A5746B" w:rsidRDefault="00A50000" w:rsidP="00A50000">
            <w:pPr>
              <w:jc w:val="center"/>
              <w:rPr>
                <w:sz w:val="22"/>
              </w:rPr>
            </w:pPr>
            <w:r w:rsidRPr="00A5746B">
              <w:rPr>
                <w:sz w:val="22"/>
              </w:rPr>
              <w:t>Котельная (с.Дизьмино, ул. Школьная, 26а)</w:t>
            </w:r>
          </w:p>
        </w:tc>
        <w:tc>
          <w:tcPr>
            <w:tcW w:w="425" w:type="pct"/>
            <w:vAlign w:val="center"/>
          </w:tcPr>
          <w:p w:rsidR="00A50000" w:rsidRPr="00A5746B" w:rsidRDefault="00A50000" w:rsidP="00A50000">
            <w:pPr>
              <w:jc w:val="center"/>
              <w:rPr>
                <w:sz w:val="20"/>
                <w:szCs w:val="20"/>
              </w:rPr>
            </w:pPr>
            <w:r w:rsidRPr="00A5746B">
              <w:rPr>
                <w:sz w:val="20"/>
                <w:szCs w:val="20"/>
              </w:rPr>
              <w:t>0,403</w:t>
            </w:r>
          </w:p>
        </w:tc>
        <w:tc>
          <w:tcPr>
            <w:tcW w:w="297" w:type="pct"/>
            <w:tcBorders>
              <w:right w:val="single" w:sz="4" w:space="0" w:color="auto"/>
            </w:tcBorders>
            <w:vAlign w:val="center"/>
          </w:tcPr>
          <w:p w:rsidR="00A50000" w:rsidRPr="00A5746B" w:rsidRDefault="00A50000" w:rsidP="00A50000">
            <w:pPr>
              <w:jc w:val="center"/>
              <w:rPr>
                <w:sz w:val="20"/>
                <w:szCs w:val="20"/>
              </w:rPr>
            </w:pPr>
            <w:r w:rsidRPr="00A5746B">
              <w:rPr>
                <w:sz w:val="20"/>
                <w:szCs w:val="20"/>
              </w:rPr>
              <w:t>0,201</w:t>
            </w:r>
          </w:p>
        </w:tc>
        <w:tc>
          <w:tcPr>
            <w:tcW w:w="588" w:type="pct"/>
            <w:tcBorders>
              <w:right w:val="single" w:sz="4" w:space="0" w:color="auto"/>
            </w:tcBorders>
            <w:vAlign w:val="center"/>
          </w:tcPr>
          <w:p w:rsidR="00A50000" w:rsidRPr="00A5746B" w:rsidRDefault="00A50000" w:rsidP="00A50000">
            <w:pPr>
              <w:jc w:val="center"/>
              <w:rPr>
                <w:sz w:val="20"/>
                <w:szCs w:val="20"/>
              </w:rPr>
            </w:pPr>
            <w:r w:rsidRPr="00A5746B">
              <w:rPr>
                <w:sz w:val="20"/>
                <w:szCs w:val="20"/>
              </w:rPr>
              <w:t>0,201</w:t>
            </w:r>
          </w:p>
        </w:tc>
        <w:tc>
          <w:tcPr>
            <w:tcW w:w="723" w:type="pct"/>
            <w:tcBorders>
              <w:right w:val="single" w:sz="4" w:space="0" w:color="auto"/>
            </w:tcBorders>
            <w:vAlign w:val="center"/>
          </w:tcPr>
          <w:p w:rsidR="00A50000" w:rsidRPr="00A5746B" w:rsidRDefault="00A50000" w:rsidP="00E37EB7">
            <w:pPr>
              <w:jc w:val="center"/>
              <w:rPr>
                <w:rFonts w:eastAsia="Times New Roman"/>
                <w:sz w:val="20"/>
                <w:szCs w:val="20"/>
                <w:lang w:eastAsia="ru-RU"/>
              </w:rPr>
            </w:pPr>
            <w:r w:rsidRPr="00A5746B">
              <w:rPr>
                <w:rFonts w:eastAsia="Times New Roman"/>
                <w:sz w:val="20"/>
                <w:szCs w:val="20"/>
                <w:lang w:eastAsia="ru-RU"/>
              </w:rPr>
              <w:t>-</w:t>
            </w:r>
          </w:p>
        </w:tc>
        <w:tc>
          <w:tcPr>
            <w:tcW w:w="379" w:type="pct"/>
            <w:tcBorders>
              <w:right w:val="single" w:sz="4" w:space="0" w:color="auto"/>
            </w:tcBorders>
            <w:vAlign w:val="center"/>
          </w:tcPr>
          <w:p w:rsidR="00A50000" w:rsidRPr="00A5746B" w:rsidRDefault="00A50000">
            <w:pPr>
              <w:jc w:val="center"/>
              <w:rPr>
                <w:sz w:val="22"/>
              </w:rPr>
            </w:pPr>
            <w:r w:rsidRPr="00A5746B">
              <w:rPr>
                <w:sz w:val="22"/>
              </w:rPr>
              <w:t>0,570</w:t>
            </w:r>
          </w:p>
        </w:tc>
        <w:tc>
          <w:tcPr>
            <w:tcW w:w="273" w:type="pct"/>
            <w:tcBorders>
              <w:right w:val="single" w:sz="4" w:space="0" w:color="auto"/>
            </w:tcBorders>
            <w:vAlign w:val="center"/>
          </w:tcPr>
          <w:p w:rsidR="00A50000" w:rsidRPr="00A5746B" w:rsidRDefault="00A50000">
            <w:pPr>
              <w:jc w:val="center"/>
              <w:rPr>
                <w:sz w:val="20"/>
                <w:szCs w:val="20"/>
              </w:rPr>
            </w:pPr>
            <w:r w:rsidRPr="00A5746B">
              <w:rPr>
                <w:sz w:val="20"/>
                <w:szCs w:val="20"/>
              </w:rPr>
              <w:t>0,285</w:t>
            </w:r>
          </w:p>
        </w:tc>
        <w:tc>
          <w:tcPr>
            <w:tcW w:w="588" w:type="pct"/>
            <w:tcBorders>
              <w:right w:val="single" w:sz="4" w:space="0" w:color="auto"/>
            </w:tcBorders>
            <w:vAlign w:val="center"/>
          </w:tcPr>
          <w:p w:rsidR="00A50000" w:rsidRPr="00A5746B" w:rsidRDefault="00A50000">
            <w:pPr>
              <w:jc w:val="center"/>
              <w:rPr>
                <w:sz w:val="20"/>
                <w:szCs w:val="20"/>
              </w:rPr>
            </w:pPr>
            <w:r w:rsidRPr="00A5746B">
              <w:rPr>
                <w:sz w:val="20"/>
                <w:szCs w:val="20"/>
              </w:rPr>
              <w:t>0,285</w:t>
            </w:r>
          </w:p>
        </w:tc>
        <w:tc>
          <w:tcPr>
            <w:tcW w:w="746" w:type="pct"/>
            <w:tcBorders>
              <w:right w:val="single" w:sz="4" w:space="0" w:color="auto"/>
            </w:tcBorders>
            <w:vAlign w:val="center"/>
          </w:tcPr>
          <w:p w:rsidR="00A50000" w:rsidRPr="00A5746B" w:rsidRDefault="00A50000" w:rsidP="00E37EB7">
            <w:pPr>
              <w:jc w:val="center"/>
              <w:rPr>
                <w:rFonts w:eastAsia="Times New Roman"/>
                <w:sz w:val="20"/>
                <w:szCs w:val="20"/>
                <w:lang w:eastAsia="ru-RU"/>
              </w:rPr>
            </w:pPr>
            <w:r w:rsidRPr="00A5746B">
              <w:rPr>
                <w:rFonts w:eastAsia="Times New Roman"/>
                <w:sz w:val="20"/>
                <w:szCs w:val="20"/>
                <w:lang w:eastAsia="ru-RU"/>
              </w:rPr>
              <w:t>-</w:t>
            </w:r>
          </w:p>
        </w:tc>
      </w:tr>
      <w:tr w:rsidR="00A50000" w:rsidRPr="00A5746B" w:rsidTr="006436E6">
        <w:trPr>
          <w:trHeight w:val="451"/>
        </w:trPr>
        <w:tc>
          <w:tcPr>
            <w:tcW w:w="981" w:type="pct"/>
            <w:shd w:val="clear" w:color="auto" w:fill="auto"/>
            <w:vAlign w:val="center"/>
          </w:tcPr>
          <w:p w:rsidR="00A50000" w:rsidRPr="00A5746B" w:rsidRDefault="00A50000" w:rsidP="00A50000">
            <w:pPr>
              <w:jc w:val="center"/>
              <w:rPr>
                <w:sz w:val="22"/>
              </w:rPr>
            </w:pPr>
            <w:r w:rsidRPr="00A5746B">
              <w:rPr>
                <w:sz w:val="22"/>
              </w:rPr>
              <w:t>Котельная (п.Яр, ул. Сове</w:t>
            </w:r>
            <w:r w:rsidRPr="00A5746B">
              <w:rPr>
                <w:sz w:val="22"/>
              </w:rPr>
              <w:t>т</w:t>
            </w:r>
            <w:r w:rsidRPr="00A5746B">
              <w:rPr>
                <w:sz w:val="22"/>
              </w:rPr>
              <w:t>ская, 1)</w:t>
            </w:r>
          </w:p>
        </w:tc>
        <w:tc>
          <w:tcPr>
            <w:tcW w:w="425" w:type="pct"/>
            <w:vAlign w:val="center"/>
          </w:tcPr>
          <w:p w:rsidR="00A50000" w:rsidRPr="00A5746B" w:rsidRDefault="00A50000" w:rsidP="00A50000">
            <w:pPr>
              <w:jc w:val="center"/>
              <w:rPr>
                <w:sz w:val="20"/>
                <w:szCs w:val="20"/>
              </w:rPr>
            </w:pPr>
            <w:r w:rsidRPr="00A5746B">
              <w:rPr>
                <w:sz w:val="20"/>
                <w:szCs w:val="20"/>
              </w:rPr>
              <w:t>0,975</w:t>
            </w:r>
          </w:p>
        </w:tc>
        <w:tc>
          <w:tcPr>
            <w:tcW w:w="297" w:type="pct"/>
            <w:tcBorders>
              <w:right w:val="single" w:sz="4" w:space="0" w:color="auto"/>
            </w:tcBorders>
            <w:vAlign w:val="center"/>
          </w:tcPr>
          <w:p w:rsidR="00A50000" w:rsidRPr="00A5746B" w:rsidRDefault="00A50000" w:rsidP="00A50000">
            <w:pPr>
              <w:jc w:val="center"/>
              <w:rPr>
                <w:sz w:val="20"/>
                <w:szCs w:val="20"/>
              </w:rPr>
            </w:pPr>
            <w:r w:rsidRPr="00A5746B">
              <w:rPr>
                <w:sz w:val="20"/>
                <w:szCs w:val="20"/>
              </w:rPr>
              <w:t>0,819</w:t>
            </w:r>
          </w:p>
        </w:tc>
        <w:tc>
          <w:tcPr>
            <w:tcW w:w="588" w:type="pct"/>
            <w:tcBorders>
              <w:right w:val="single" w:sz="4" w:space="0" w:color="auto"/>
            </w:tcBorders>
            <w:vAlign w:val="center"/>
          </w:tcPr>
          <w:p w:rsidR="00A50000" w:rsidRPr="00A5746B" w:rsidRDefault="00A50000" w:rsidP="00A50000">
            <w:pPr>
              <w:jc w:val="center"/>
              <w:rPr>
                <w:sz w:val="20"/>
                <w:szCs w:val="20"/>
              </w:rPr>
            </w:pPr>
            <w:r w:rsidRPr="00A5746B">
              <w:rPr>
                <w:sz w:val="20"/>
                <w:szCs w:val="20"/>
              </w:rPr>
              <w:t>0,819</w:t>
            </w:r>
          </w:p>
        </w:tc>
        <w:tc>
          <w:tcPr>
            <w:tcW w:w="723" w:type="pct"/>
            <w:tcBorders>
              <w:right w:val="single" w:sz="4" w:space="0" w:color="auto"/>
            </w:tcBorders>
            <w:vAlign w:val="center"/>
          </w:tcPr>
          <w:p w:rsidR="00A50000" w:rsidRPr="00A5746B" w:rsidRDefault="00A50000" w:rsidP="00E37EB7">
            <w:pPr>
              <w:jc w:val="center"/>
              <w:rPr>
                <w:rFonts w:eastAsia="Times New Roman"/>
                <w:sz w:val="20"/>
                <w:szCs w:val="20"/>
                <w:lang w:eastAsia="ru-RU"/>
              </w:rPr>
            </w:pPr>
            <w:r w:rsidRPr="00A5746B">
              <w:rPr>
                <w:rFonts w:eastAsia="Times New Roman"/>
                <w:sz w:val="20"/>
                <w:szCs w:val="20"/>
                <w:lang w:eastAsia="ru-RU"/>
              </w:rPr>
              <w:t>-</w:t>
            </w:r>
          </w:p>
        </w:tc>
        <w:tc>
          <w:tcPr>
            <w:tcW w:w="379" w:type="pct"/>
            <w:tcBorders>
              <w:right w:val="single" w:sz="4" w:space="0" w:color="auto"/>
            </w:tcBorders>
            <w:vAlign w:val="center"/>
          </w:tcPr>
          <w:p w:rsidR="00A50000" w:rsidRPr="00A5746B" w:rsidRDefault="00A50000">
            <w:pPr>
              <w:jc w:val="center"/>
              <w:rPr>
                <w:sz w:val="22"/>
              </w:rPr>
            </w:pPr>
            <w:r w:rsidRPr="00A5746B">
              <w:rPr>
                <w:sz w:val="22"/>
              </w:rPr>
              <w:t>1,055</w:t>
            </w:r>
          </w:p>
        </w:tc>
        <w:tc>
          <w:tcPr>
            <w:tcW w:w="273" w:type="pct"/>
            <w:tcBorders>
              <w:right w:val="single" w:sz="4" w:space="0" w:color="auto"/>
            </w:tcBorders>
            <w:vAlign w:val="center"/>
          </w:tcPr>
          <w:p w:rsidR="00A50000" w:rsidRPr="00A5746B" w:rsidRDefault="00A50000">
            <w:pPr>
              <w:jc w:val="center"/>
              <w:rPr>
                <w:sz w:val="20"/>
                <w:szCs w:val="20"/>
              </w:rPr>
            </w:pPr>
            <w:r w:rsidRPr="00A5746B">
              <w:rPr>
                <w:sz w:val="20"/>
                <w:szCs w:val="20"/>
              </w:rPr>
              <w:t>0,886</w:t>
            </w:r>
          </w:p>
        </w:tc>
        <w:tc>
          <w:tcPr>
            <w:tcW w:w="588" w:type="pct"/>
            <w:tcBorders>
              <w:right w:val="single" w:sz="4" w:space="0" w:color="auto"/>
            </w:tcBorders>
            <w:vAlign w:val="center"/>
          </w:tcPr>
          <w:p w:rsidR="00A50000" w:rsidRPr="00A5746B" w:rsidRDefault="00A50000">
            <w:pPr>
              <w:jc w:val="center"/>
              <w:rPr>
                <w:sz w:val="20"/>
                <w:szCs w:val="20"/>
              </w:rPr>
            </w:pPr>
            <w:r w:rsidRPr="00A5746B">
              <w:rPr>
                <w:sz w:val="20"/>
                <w:szCs w:val="20"/>
              </w:rPr>
              <w:t>0,886</w:t>
            </w:r>
          </w:p>
        </w:tc>
        <w:tc>
          <w:tcPr>
            <w:tcW w:w="746" w:type="pct"/>
            <w:tcBorders>
              <w:right w:val="single" w:sz="4" w:space="0" w:color="auto"/>
            </w:tcBorders>
            <w:vAlign w:val="center"/>
          </w:tcPr>
          <w:p w:rsidR="00A50000" w:rsidRPr="00A5746B" w:rsidRDefault="00A50000" w:rsidP="00E37EB7">
            <w:pPr>
              <w:jc w:val="center"/>
              <w:rPr>
                <w:rFonts w:eastAsia="Times New Roman"/>
                <w:sz w:val="20"/>
                <w:szCs w:val="20"/>
                <w:lang w:eastAsia="ru-RU"/>
              </w:rPr>
            </w:pPr>
            <w:r w:rsidRPr="00A5746B">
              <w:rPr>
                <w:rFonts w:eastAsia="Times New Roman"/>
                <w:sz w:val="20"/>
                <w:szCs w:val="20"/>
                <w:lang w:eastAsia="ru-RU"/>
              </w:rPr>
              <w:t>-</w:t>
            </w:r>
          </w:p>
        </w:tc>
      </w:tr>
      <w:tr w:rsidR="00A50000" w:rsidRPr="00A5746B" w:rsidTr="006436E6">
        <w:trPr>
          <w:trHeight w:val="451"/>
        </w:trPr>
        <w:tc>
          <w:tcPr>
            <w:tcW w:w="981" w:type="pct"/>
            <w:shd w:val="clear" w:color="auto" w:fill="auto"/>
            <w:vAlign w:val="center"/>
          </w:tcPr>
          <w:p w:rsidR="00A50000" w:rsidRPr="00A5746B" w:rsidRDefault="00A50000" w:rsidP="00A50000">
            <w:pPr>
              <w:jc w:val="center"/>
              <w:rPr>
                <w:sz w:val="22"/>
              </w:rPr>
            </w:pPr>
            <w:r w:rsidRPr="00A5746B">
              <w:rPr>
                <w:sz w:val="22"/>
              </w:rPr>
              <w:t>Котельная (с.Пудем, ул. Г</w:t>
            </w:r>
            <w:r w:rsidRPr="00A5746B">
              <w:rPr>
                <w:sz w:val="22"/>
              </w:rPr>
              <w:t>а</w:t>
            </w:r>
            <w:r w:rsidRPr="00A5746B">
              <w:rPr>
                <w:sz w:val="22"/>
              </w:rPr>
              <w:t>гарина, 2а)</w:t>
            </w:r>
          </w:p>
        </w:tc>
        <w:tc>
          <w:tcPr>
            <w:tcW w:w="425" w:type="pct"/>
            <w:vAlign w:val="center"/>
          </w:tcPr>
          <w:p w:rsidR="00A50000" w:rsidRPr="00A5746B" w:rsidRDefault="00A50000" w:rsidP="00A50000">
            <w:pPr>
              <w:jc w:val="center"/>
              <w:rPr>
                <w:sz w:val="20"/>
                <w:szCs w:val="20"/>
              </w:rPr>
            </w:pPr>
            <w:r w:rsidRPr="00A5746B">
              <w:rPr>
                <w:sz w:val="20"/>
                <w:szCs w:val="20"/>
              </w:rPr>
              <w:t>1,966</w:t>
            </w:r>
          </w:p>
        </w:tc>
        <w:tc>
          <w:tcPr>
            <w:tcW w:w="297" w:type="pct"/>
            <w:tcBorders>
              <w:right w:val="single" w:sz="4" w:space="0" w:color="auto"/>
            </w:tcBorders>
            <w:vAlign w:val="center"/>
          </w:tcPr>
          <w:p w:rsidR="00A50000" w:rsidRPr="00A5746B" w:rsidRDefault="00A50000" w:rsidP="00A50000">
            <w:pPr>
              <w:jc w:val="center"/>
              <w:rPr>
                <w:sz w:val="20"/>
                <w:szCs w:val="20"/>
              </w:rPr>
            </w:pPr>
            <w:r w:rsidRPr="00A5746B">
              <w:rPr>
                <w:sz w:val="20"/>
                <w:szCs w:val="20"/>
              </w:rPr>
              <w:t>1,637</w:t>
            </w:r>
          </w:p>
        </w:tc>
        <w:tc>
          <w:tcPr>
            <w:tcW w:w="588" w:type="pct"/>
            <w:tcBorders>
              <w:right w:val="single" w:sz="4" w:space="0" w:color="auto"/>
            </w:tcBorders>
            <w:vAlign w:val="center"/>
          </w:tcPr>
          <w:p w:rsidR="00A50000" w:rsidRPr="00A5746B" w:rsidRDefault="00A50000" w:rsidP="00A50000">
            <w:pPr>
              <w:jc w:val="center"/>
              <w:rPr>
                <w:sz w:val="20"/>
                <w:szCs w:val="20"/>
              </w:rPr>
            </w:pPr>
            <w:r w:rsidRPr="00A5746B">
              <w:rPr>
                <w:sz w:val="20"/>
                <w:szCs w:val="20"/>
              </w:rPr>
              <w:t>1,637</w:t>
            </w:r>
          </w:p>
        </w:tc>
        <w:tc>
          <w:tcPr>
            <w:tcW w:w="723" w:type="pct"/>
            <w:tcBorders>
              <w:right w:val="single" w:sz="4" w:space="0" w:color="auto"/>
            </w:tcBorders>
            <w:vAlign w:val="center"/>
          </w:tcPr>
          <w:p w:rsidR="00A50000" w:rsidRPr="00A5746B" w:rsidRDefault="00A50000" w:rsidP="00E37EB7">
            <w:pPr>
              <w:jc w:val="center"/>
              <w:rPr>
                <w:rFonts w:eastAsia="Times New Roman"/>
                <w:sz w:val="20"/>
                <w:szCs w:val="20"/>
                <w:lang w:eastAsia="ru-RU"/>
              </w:rPr>
            </w:pPr>
            <w:r w:rsidRPr="00A5746B">
              <w:rPr>
                <w:rFonts w:eastAsia="Times New Roman"/>
                <w:sz w:val="20"/>
                <w:szCs w:val="20"/>
                <w:lang w:eastAsia="ru-RU"/>
              </w:rPr>
              <w:t>-</w:t>
            </w:r>
          </w:p>
        </w:tc>
        <w:tc>
          <w:tcPr>
            <w:tcW w:w="379" w:type="pct"/>
            <w:tcBorders>
              <w:right w:val="single" w:sz="4" w:space="0" w:color="auto"/>
            </w:tcBorders>
            <w:vAlign w:val="center"/>
          </w:tcPr>
          <w:p w:rsidR="00A50000" w:rsidRPr="00A5746B" w:rsidRDefault="00A50000">
            <w:pPr>
              <w:jc w:val="center"/>
              <w:rPr>
                <w:sz w:val="22"/>
              </w:rPr>
            </w:pPr>
            <w:r w:rsidRPr="00A5746B">
              <w:rPr>
                <w:sz w:val="22"/>
              </w:rPr>
              <w:t>2,197</w:t>
            </w:r>
          </w:p>
        </w:tc>
        <w:tc>
          <w:tcPr>
            <w:tcW w:w="273" w:type="pct"/>
            <w:tcBorders>
              <w:right w:val="single" w:sz="4" w:space="0" w:color="auto"/>
            </w:tcBorders>
            <w:vAlign w:val="center"/>
          </w:tcPr>
          <w:p w:rsidR="00A50000" w:rsidRPr="00A5746B" w:rsidRDefault="00A50000">
            <w:pPr>
              <w:jc w:val="center"/>
              <w:rPr>
                <w:sz w:val="20"/>
                <w:szCs w:val="20"/>
              </w:rPr>
            </w:pPr>
            <w:r w:rsidRPr="00A5746B">
              <w:rPr>
                <w:sz w:val="20"/>
                <w:szCs w:val="20"/>
              </w:rPr>
              <w:t>1,829</w:t>
            </w:r>
          </w:p>
        </w:tc>
        <w:tc>
          <w:tcPr>
            <w:tcW w:w="588" w:type="pct"/>
            <w:tcBorders>
              <w:right w:val="single" w:sz="4" w:space="0" w:color="auto"/>
            </w:tcBorders>
            <w:vAlign w:val="center"/>
          </w:tcPr>
          <w:p w:rsidR="00A50000" w:rsidRPr="00A5746B" w:rsidRDefault="00A50000">
            <w:pPr>
              <w:jc w:val="center"/>
              <w:rPr>
                <w:sz w:val="20"/>
                <w:szCs w:val="20"/>
              </w:rPr>
            </w:pPr>
            <w:r w:rsidRPr="00A5746B">
              <w:rPr>
                <w:sz w:val="20"/>
                <w:szCs w:val="20"/>
              </w:rPr>
              <w:t>1,637</w:t>
            </w:r>
          </w:p>
        </w:tc>
        <w:tc>
          <w:tcPr>
            <w:tcW w:w="746" w:type="pct"/>
            <w:tcBorders>
              <w:right w:val="single" w:sz="4" w:space="0" w:color="auto"/>
            </w:tcBorders>
            <w:vAlign w:val="center"/>
          </w:tcPr>
          <w:p w:rsidR="00A50000" w:rsidRPr="00A5746B" w:rsidRDefault="00A50000" w:rsidP="00E37EB7">
            <w:pPr>
              <w:jc w:val="center"/>
              <w:rPr>
                <w:rFonts w:eastAsia="Times New Roman"/>
                <w:sz w:val="20"/>
                <w:szCs w:val="20"/>
                <w:lang w:eastAsia="ru-RU"/>
              </w:rPr>
            </w:pPr>
            <w:r w:rsidRPr="00A5746B">
              <w:rPr>
                <w:rFonts w:eastAsia="Times New Roman"/>
                <w:sz w:val="20"/>
                <w:szCs w:val="20"/>
                <w:lang w:eastAsia="ru-RU"/>
              </w:rPr>
              <w:t>-</w:t>
            </w:r>
          </w:p>
        </w:tc>
      </w:tr>
      <w:tr w:rsidR="00A50000" w:rsidRPr="00A5746B" w:rsidTr="006436E6">
        <w:trPr>
          <w:trHeight w:val="451"/>
        </w:trPr>
        <w:tc>
          <w:tcPr>
            <w:tcW w:w="981" w:type="pct"/>
            <w:shd w:val="clear" w:color="auto" w:fill="auto"/>
            <w:vAlign w:val="center"/>
          </w:tcPr>
          <w:p w:rsidR="00A50000" w:rsidRPr="00A5746B" w:rsidRDefault="00A50000" w:rsidP="00A50000">
            <w:pPr>
              <w:jc w:val="center"/>
              <w:rPr>
                <w:sz w:val="22"/>
              </w:rPr>
            </w:pPr>
            <w:r w:rsidRPr="00A5746B">
              <w:rPr>
                <w:sz w:val="22"/>
              </w:rPr>
              <w:t xml:space="preserve">Котельная (п.Яр, ул. </w:t>
            </w:r>
            <w:r w:rsidRPr="00A5746B">
              <w:rPr>
                <w:sz w:val="22"/>
              </w:rPr>
              <w:lastRenderedPageBreak/>
              <w:t>Ф.Васильева, 6а)</w:t>
            </w:r>
          </w:p>
        </w:tc>
        <w:tc>
          <w:tcPr>
            <w:tcW w:w="425" w:type="pct"/>
            <w:vAlign w:val="center"/>
          </w:tcPr>
          <w:p w:rsidR="00A50000" w:rsidRPr="00A5746B" w:rsidRDefault="00A50000" w:rsidP="00A50000">
            <w:pPr>
              <w:jc w:val="center"/>
              <w:rPr>
                <w:sz w:val="20"/>
                <w:szCs w:val="20"/>
              </w:rPr>
            </w:pPr>
            <w:r w:rsidRPr="00A5746B">
              <w:rPr>
                <w:sz w:val="20"/>
                <w:szCs w:val="20"/>
              </w:rPr>
              <w:lastRenderedPageBreak/>
              <w:t>2,801</w:t>
            </w:r>
          </w:p>
        </w:tc>
        <w:tc>
          <w:tcPr>
            <w:tcW w:w="297" w:type="pct"/>
            <w:tcBorders>
              <w:right w:val="single" w:sz="4" w:space="0" w:color="auto"/>
            </w:tcBorders>
            <w:vAlign w:val="center"/>
          </w:tcPr>
          <w:p w:rsidR="00A50000" w:rsidRPr="00A5746B" w:rsidRDefault="00A50000" w:rsidP="00A50000">
            <w:pPr>
              <w:jc w:val="center"/>
              <w:rPr>
                <w:sz w:val="20"/>
                <w:szCs w:val="20"/>
              </w:rPr>
            </w:pPr>
            <w:r w:rsidRPr="00A5746B">
              <w:rPr>
                <w:sz w:val="20"/>
                <w:szCs w:val="20"/>
              </w:rPr>
              <w:t>1,361</w:t>
            </w:r>
          </w:p>
        </w:tc>
        <w:tc>
          <w:tcPr>
            <w:tcW w:w="588" w:type="pct"/>
            <w:tcBorders>
              <w:right w:val="single" w:sz="4" w:space="0" w:color="auto"/>
            </w:tcBorders>
            <w:vAlign w:val="center"/>
          </w:tcPr>
          <w:p w:rsidR="00A50000" w:rsidRPr="00A5746B" w:rsidRDefault="00A50000" w:rsidP="00A50000">
            <w:pPr>
              <w:jc w:val="center"/>
              <w:rPr>
                <w:sz w:val="20"/>
                <w:szCs w:val="20"/>
              </w:rPr>
            </w:pPr>
            <w:r w:rsidRPr="00A5746B">
              <w:rPr>
                <w:sz w:val="20"/>
                <w:szCs w:val="20"/>
              </w:rPr>
              <w:t>1,361</w:t>
            </w:r>
          </w:p>
        </w:tc>
        <w:tc>
          <w:tcPr>
            <w:tcW w:w="723" w:type="pct"/>
            <w:tcBorders>
              <w:right w:val="single" w:sz="4" w:space="0" w:color="auto"/>
            </w:tcBorders>
            <w:vAlign w:val="center"/>
          </w:tcPr>
          <w:p w:rsidR="00A50000" w:rsidRPr="00A5746B" w:rsidRDefault="00A50000" w:rsidP="00E37EB7">
            <w:pPr>
              <w:jc w:val="center"/>
              <w:rPr>
                <w:rFonts w:eastAsia="Times New Roman"/>
                <w:sz w:val="20"/>
                <w:szCs w:val="20"/>
                <w:lang w:eastAsia="ru-RU"/>
              </w:rPr>
            </w:pPr>
            <w:r w:rsidRPr="00A5746B">
              <w:rPr>
                <w:rFonts w:eastAsia="Times New Roman"/>
                <w:sz w:val="20"/>
                <w:szCs w:val="20"/>
                <w:lang w:eastAsia="ru-RU"/>
              </w:rPr>
              <w:t>-</w:t>
            </w:r>
          </w:p>
        </w:tc>
        <w:tc>
          <w:tcPr>
            <w:tcW w:w="379" w:type="pct"/>
            <w:tcBorders>
              <w:right w:val="single" w:sz="4" w:space="0" w:color="auto"/>
            </w:tcBorders>
            <w:vAlign w:val="center"/>
          </w:tcPr>
          <w:p w:rsidR="00A50000" w:rsidRPr="00A5746B" w:rsidRDefault="00A50000">
            <w:pPr>
              <w:jc w:val="center"/>
              <w:rPr>
                <w:sz w:val="22"/>
              </w:rPr>
            </w:pPr>
            <w:r w:rsidRPr="00A5746B">
              <w:rPr>
                <w:sz w:val="22"/>
              </w:rPr>
              <w:t>2,876</w:t>
            </w:r>
          </w:p>
        </w:tc>
        <w:tc>
          <w:tcPr>
            <w:tcW w:w="273" w:type="pct"/>
            <w:tcBorders>
              <w:right w:val="single" w:sz="4" w:space="0" w:color="auto"/>
            </w:tcBorders>
            <w:vAlign w:val="center"/>
          </w:tcPr>
          <w:p w:rsidR="00A50000" w:rsidRPr="00A5746B" w:rsidRDefault="00A50000">
            <w:pPr>
              <w:jc w:val="center"/>
              <w:rPr>
                <w:sz w:val="20"/>
                <w:szCs w:val="20"/>
              </w:rPr>
            </w:pPr>
            <w:r w:rsidRPr="00A5746B">
              <w:rPr>
                <w:sz w:val="20"/>
                <w:szCs w:val="20"/>
              </w:rPr>
              <w:t>1,398</w:t>
            </w:r>
          </w:p>
        </w:tc>
        <w:tc>
          <w:tcPr>
            <w:tcW w:w="588" w:type="pct"/>
            <w:tcBorders>
              <w:right w:val="single" w:sz="4" w:space="0" w:color="auto"/>
            </w:tcBorders>
            <w:vAlign w:val="center"/>
          </w:tcPr>
          <w:p w:rsidR="00A50000" w:rsidRPr="00A5746B" w:rsidRDefault="00A50000">
            <w:pPr>
              <w:jc w:val="center"/>
              <w:rPr>
                <w:sz w:val="20"/>
                <w:szCs w:val="20"/>
              </w:rPr>
            </w:pPr>
            <w:r w:rsidRPr="00A5746B">
              <w:rPr>
                <w:sz w:val="20"/>
                <w:szCs w:val="20"/>
              </w:rPr>
              <w:t>1,398</w:t>
            </w:r>
          </w:p>
        </w:tc>
        <w:tc>
          <w:tcPr>
            <w:tcW w:w="746" w:type="pct"/>
            <w:tcBorders>
              <w:right w:val="single" w:sz="4" w:space="0" w:color="auto"/>
            </w:tcBorders>
            <w:vAlign w:val="center"/>
          </w:tcPr>
          <w:p w:rsidR="00A50000" w:rsidRPr="00A5746B" w:rsidRDefault="00A50000" w:rsidP="00E37EB7">
            <w:pPr>
              <w:jc w:val="center"/>
              <w:rPr>
                <w:rFonts w:eastAsia="Times New Roman"/>
                <w:sz w:val="20"/>
                <w:szCs w:val="20"/>
                <w:lang w:eastAsia="ru-RU"/>
              </w:rPr>
            </w:pPr>
            <w:r w:rsidRPr="00A5746B">
              <w:rPr>
                <w:rFonts w:eastAsia="Times New Roman"/>
                <w:sz w:val="20"/>
                <w:szCs w:val="20"/>
                <w:lang w:eastAsia="ru-RU"/>
              </w:rPr>
              <w:t>-</w:t>
            </w:r>
          </w:p>
        </w:tc>
      </w:tr>
      <w:tr w:rsidR="00A50000" w:rsidRPr="00A5746B" w:rsidTr="006436E6">
        <w:trPr>
          <w:trHeight w:val="451"/>
        </w:trPr>
        <w:tc>
          <w:tcPr>
            <w:tcW w:w="981" w:type="pct"/>
            <w:shd w:val="clear" w:color="auto" w:fill="auto"/>
            <w:vAlign w:val="center"/>
          </w:tcPr>
          <w:p w:rsidR="00A50000" w:rsidRPr="00A5746B" w:rsidRDefault="00A50000" w:rsidP="00A50000">
            <w:pPr>
              <w:jc w:val="center"/>
              <w:rPr>
                <w:sz w:val="22"/>
              </w:rPr>
            </w:pPr>
            <w:r w:rsidRPr="00A5746B">
              <w:rPr>
                <w:sz w:val="22"/>
              </w:rPr>
              <w:lastRenderedPageBreak/>
              <w:t>Котельная (п.Яр, ул. Ф.Васильева, 29а)</w:t>
            </w:r>
          </w:p>
        </w:tc>
        <w:tc>
          <w:tcPr>
            <w:tcW w:w="425" w:type="pct"/>
            <w:vAlign w:val="center"/>
          </w:tcPr>
          <w:p w:rsidR="00A50000" w:rsidRPr="00A5746B" w:rsidRDefault="00A50000" w:rsidP="00A50000">
            <w:pPr>
              <w:jc w:val="center"/>
              <w:rPr>
                <w:sz w:val="20"/>
                <w:szCs w:val="20"/>
              </w:rPr>
            </w:pPr>
            <w:r w:rsidRPr="00A5746B">
              <w:rPr>
                <w:sz w:val="20"/>
                <w:szCs w:val="20"/>
              </w:rPr>
              <w:t>2,642</w:t>
            </w:r>
          </w:p>
        </w:tc>
        <w:tc>
          <w:tcPr>
            <w:tcW w:w="297" w:type="pct"/>
            <w:tcBorders>
              <w:right w:val="single" w:sz="4" w:space="0" w:color="auto"/>
            </w:tcBorders>
            <w:vAlign w:val="center"/>
          </w:tcPr>
          <w:p w:rsidR="00A50000" w:rsidRPr="00A5746B" w:rsidRDefault="00A50000" w:rsidP="00A50000">
            <w:pPr>
              <w:jc w:val="center"/>
              <w:rPr>
                <w:sz w:val="20"/>
                <w:szCs w:val="20"/>
              </w:rPr>
            </w:pPr>
            <w:r w:rsidRPr="00A5746B">
              <w:rPr>
                <w:sz w:val="20"/>
                <w:szCs w:val="20"/>
              </w:rPr>
              <w:t>1,236</w:t>
            </w:r>
          </w:p>
        </w:tc>
        <w:tc>
          <w:tcPr>
            <w:tcW w:w="588" w:type="pct"/>
            <w:tcBorders>
              <w:right w:val="single" w:sz="4" w:space="0" w:color="auto"/>
            </w:tcBorders>
            <w:vAlign w:val="center"/>
          </w:tcPr>
          <w:p w:rsidR="00A50000" w:rsidRPr="00A5746B" w:rsidRDefault="00A50000" w:rsidP="00A50000">
            <w:pPr>
              <w:jc w:val="center"/>
              <w:rPr>
                <w:sz w:val="20"/>
                <w:szCs w:val="20"/>
              </w:rPr>
            </w:pPr>
            <w:r w:rsidRPr="00A5746B">
              <w:rPr>
                <w:sz w:val="20"/>
                <w:szCs w:val="20"/>
              </w:rPr>
              <w:t>1,236</w:t>
            </w:r>
          </w:p>
        </w:tc>
        <w:tc>
          <w:tcPr>
            <w:tcW w:w="723" w:type="pct"/>
            <w:tcBorders>
              <w:right w:val="single" w:sz="4" w:space="0" w:color="auto"/>
            </w:tcBorders>
            <w:vAlign w:val="center"/>
          </w:tcPr>
          <w:p w:rsidR="00A50000" w:rsidRPr="00A5746B" w:rsidRDefault="00A50000" w:rsidP="00E37EB7">
            <w:pPr>
              <w:jc w:val="center"/>
              <w:rPr>
                <w:rFonts w:eastAsia="Times New Roman"/>
                <w:sz w:val="20"/>
                <w:szCs w:val="20"/>
                <w:lang w:eastAsia="ru-RU"/>
              </w:rPr>
            </w:pPr>
            <w:r w:rsidRPr="00A5746B">
              <w:rPr>
                <w:rFonts w:eastAsia="Times New Roman"/>
                <w:sz w:val="20"/>
                <w:szCs w:val="20"/>
                <w:lang w:eastAsia="ru-RU"/>
              </w:rPr>
              <w:t>-</w:t>
            </w:r>
          </w:p>
        </w:tc>
        <w:tc>
          <w:tcPr>
            <w:tcW w:w="379" w:type="pct"/>
            <w:tcBorders>
              <w:right w:val="single" w:sz="4" w:space="0" w:color="auto"/>
            </w:tcBorders>
            <w:vAlign w:val="center"/>
          </w:tcPr>
          <w:p w:rsidR="00A50000" w:rsidRPr="00A5746B" w:rsidRDefault="00A50000">
            <w:pPr>
              <w:jc w:val="center"/>
              <w:rPr>
                <w:sz w:val="22"/>
              </w:rPr>
            </w:pPr>
            <w:r w:rsidRPr="00A5746B">
              <w:rPr>
                <w:sz w:val="22"/>
              </w:rPr>
              <w:t>2,642</w:t>
            </w:r>
          </w:p>
        </w:tc>
        <w:tc>
          <w:tcPr>
            <w:tcW w:w="273" w:type="pct"/>
            <w:tcBorders>
              <w:right w:val="single" w:sz="4" w:space="0" w:color="auto"/>
            </w:tcBorders>
            <w:vAlign w:val="center"/>
          </w:tcPr>
          <w:p w:rsidR="00A50000" w:rsidRPr="00A5746B" w:rsidRDefault="00A50000">
            <w:pPr>
              <w:jc w:val="center"/>
              <w:rPr>
                <w:sz w:val="20"/>
                <w:szCs w:val="20"/>
              </w:rPr>
            </w:pPr>
            <w:r w:rsidRPr="00A5746B">
              <w:rPr>
                <w:sz w:val="20"/>
                <w:szCs w:val="20"/>
              </w:rPr>
              <w:t>1,236</w:t>
            </w:r>
          </w:p>
        </w:tc>
        <w:tc>
          <w:tcPr>
            <w:tcW w:w="588" w:type="pct"/>
            <w:tcBorders>
              <w:right w:val="single" w:sz="4" w:space="0" w:color="auto"/>
            </w:tcBorders>
            <w:vAlign w:val="center"/>
          </w:tcPr>
          <w:p w:rsidR="00A50000" w:rsidRPr="00A5746B" w:rsidRDefault="00A50000">
            <w:pPr>
              <w:jc w:val="center"/>
              <w:rPr>
                <w:sz w:val="20"/>
                <w:szCs w:val="20"/>
              </w:rPr>
            </w:pPr>
            <w:r w:rsidRPr="00A5746B">
              <w:rPr>
                <w:sz w:val="20"/>
                <w:szCs w:val="20"/>
              </w:rPr>
              <w:t>1,236</w:t>
            </w:r>
          </w:p>
        </w:tc>
        <w:tc>
          <w:tcPr>
            <w:tcW w:w="746" w:type="pct"/>
            <w:tcBorders>
              <w:right w:val="single" w:sz="4" w:space="0" w:color="auto"/>
            </w:tcBorders>
            <w:vAlign w:val="center"/>
          </w:tcPr>
          <w:p w:rsidR="00A50000" w:rsidRPr="00A5746B" w:rsidRDefault="00A50000" w:rsidP="00E37EB7">
            <w:pPr>
              <w:jc w:val="center"/>
              <w:rPr>
                <w:rFonts w:eastAsia="Times New Roman"/>
                <w:sz w:val="20"/>
                <w:szCs w:val="20"/>
                <w:lang w:eastAsia="ru-RU"/>
              </w:rPr>
            </w:pPr>
            <w:r w:rsidRPr="00A5746B">
              <w:rPr>
                <w:rFonts w:eastAsia="Times New Roman"/>
                <w:sz w:val="20"/>
                <w:szCs w:val="20"/>
                <w:lang w:eastAsia="ru-RU"/>
              </w:rPr>
              <w:t>-</w:t>
            </w:r>
          </w:p>
        </w:tc>
      </w:tr>
      <w:tr w:rsidR="00A50000" w:rsidRPr="00A5746B" w:rsidTr="006436E6">
        <w:trPr>
          <w:trHeight w:val="451"/>
        </w:trPr>
        <w:tc>
          <w:tcPr>
            <w:tcW w:w="981" w:type="pct"/>
            <w:shd w:val="clear" w:color="auto" w:fill="auto"/>
            <w:vAlign w:val="center"/>
          </w:tcPr>
          <w:p w:rsidR="00A50000" w:rsidRPr="00A5746B" w:rsidRDefault="00A50000" w:rsidP="00A50000">
            <w:pPr>
              <w:jc w:val="center"/>
              <w:rPr>
                <w:sz w:val="22"/>
              </w:rPr>
            </w:pPr>
            <w:r w:rsidRPr="00A5746B">
              <w:rPr>
                <w:sz w:val="22"/>
              </w:rPr>
              <w:t>Котельная (д.Зюино, ул. Школьная, 77а)</w:t>
            </w:r>
          </w:p>
        </w:tc>
        <w:tc>
          <w:tcPr>
            <w:tcW w:w="425" w:type="pct"/>
            <w:vAlign w:val="center"/>
          </w:tcPr>
          <w:p w:rsidR="00A50000" w:rsidRPr="00A5746B" w:rsidRDefault="00A50000" w:rsidP="00A50000">
            <w:pPr>
              <w:jc w:val="center"/>
              <w:rPr>
                <w:sz w:val="20"/>
                <w:szCs w:val="20"/>
              </w:rPr>
            </w:pPr>
            <w:r w:rsidRPr="00A5746B">
              <w:rPr>
                <w:sz w:val="20"/>
                <w:szCs w:val="20"/>
              </w:rPr>
              <w:t>0,214</w:t>
            </w:r>
          </w:p>
        </w:tc>
        <w:tc>
          <w:tcPr>
            <w:tcW w:w="297" w:type="pct"/>
            <w:tcBorders>
              <w:right w:val="single" w:sz="4" w:space="0" w:color="auto"/>
            </w:tcBorders>
            <w:vAlign w:val="center"/>
          </w:tcPr>
          <w:p w:rsidR="00A50000" w:rsidRPr="00A5746B" w:rsidRDefault="00A50000" w:rsidP="00A50000">
            <w:pPr>
              <w:jc w:val="center"/>
              <w:rPr>
                <w:sz w:val="20"/>
                <w:szCs w:val="20"/>
              </w:rPr>
            </w:pPr>
            <w:r w:rsidRPr="00A5746B">
              <w:rPr>
                <w:sz w:val="20"/>
                <w:szCs w:val="20"/>
              </w:rPr>
              <w:t>0,067</w:t>
            </w:r>
          </w:p>
        </w:tc>
        <w:tc>
          <w:tcPr>
            <w:tcW w:w="588" w:type="pct"/>
            <w:tcBorders>
              <w:right w:val="single" w:sz="4" w:space="0" w:color="auto"/>
            </w:tcBorders>
            <w:vAlign w:val="center"/>
          </w:tcPr>
          <w:p w:rsidR="00A50000" w:rsidRPr="00A5746B" w:rsidRDefault="00A50000" w:rsidP="00A50000">
            <w:pPr>
              <w:jc w:val="center"/>
              <w:rPr>
                <w:sz w:val="20"/>
                <w:szCs w:val="20"/>
              </w:rPr>
            </w:pPr>
            <w:r w:rsidRPr="00A5746B">
              <w:rPr>
                <w:sz w:val="20"/>
                <w:szCs w:val="20"/>
              </w:rPr>
              <w:t>0,067</w:t>
            </w:r>
          </w:p>
        </w:tc>
        <w:tc>
          <w:tcPr>
            <w:tcW w:w="723" w:type="pct"/>
            <w:tcBorders>
              <w:right w:val="single" w:sz="4" w:space="0" w:color="auto"/>
            </w:tcBorders>
            <w:vAlign w:val="center"/>
          </w:tcPr>
          <w:p w:rsidR="00A50000" w:rsidRPr="00A5746B" w:rsidRDefault="00A50000" w:rsidP="00E37EB7">
            <w:pPr>
              <w:jc w:val="center"/>
              <w:rPr>
                <w:rFonts w:eastAsia="Times New Roman"/>
                <w:sz w:val="20"/>
                <w:szCs w:val="20"/>
                <w:lang w:eastAsia="ru-RU"/>
              </w:rPr>
            </w:pPr>
            <w:r w:rsidRPr="00A5746B">
              <w:rPr>
                <w:rFonts w:eastAsia="Times New Roman"/>
                <w:sz w:val="20"/>
                <w:szCs w:val="20"/>
                <w:lang w:eastAsia="ru-RU"/>
              </w:rPr>
              <w:t>-</w:t>
            </w:r>
          </w:p>
        </w:tc>
        <w:tc>
          <w:tcPr>
            <w:tcW w:w="379" w:type="pct"/>
            <w:tcBorders>
              <w:right w:val="single" w:sz="4" w:space="0" w:color="auto"/>
            </w:tcBorders>
            <w:vAlign w:val="center"/>
          </w:tcPr>
          <w:p w:rsidR="00A50000" w:rsidRPr="00A5746B" w:rsidRDefault="00A50000">
            <w:pPr>
              <w:jc w:val="center"/>
              <w:rPr>
                <w:sz w:val="22"/>
              </w:rPr>
            </w:pPr>
            <w:r w:rsidRPr="00A5746B">
              <w:rPr>
                <w:sz w:val="22"/>
              </w:rPr>
              <w:t>0,214</w:t>
            </w:r>
          </w:p>
        </w:tc>
        <w:tc>
          <w:tcPr>
            <w:tcW w:w="273" w:type="pct"/>
            <w:tcBorders>
              <w:right w:val="single" w:sz="4" w:space="0" w:color="auto"/>
            </w:tcBorders>
            <w:vAlign w:val="center"/>
          </w:tcPr>
          <w:p w:rsidR="00A50000" w:rsidRPr="00A5746B" w:rsidRDefault="00A50000">
            <w:pPr>
              <w:jc w:val="center"/>
              <w:rPr>
                <w:sz w:val="20"/>
                <w:szCs w:val="20"/>
              </w:rPr>
            </w:pPr>
            <w:r w:rsidRPr="00A5746B">
              <w:rPr>
                <w:sz w:val="20"/>
                <w:szCs w:val="20"/>
              </w:rPr>
              <w:t>0,067</w:t>
            </w:r>
          </w:p>
        </w:tc>
        <w:tc>
          <w:tcPr>
            <w:tcW w:w="588" w:type="pct"/>
            <w:tcBorders>
              <w:right w:val="single" w:sz="4" w:space="0" w:color="auto"/>
            </w:tcBorders>
            <w:vAlign w:val="center"/>
          </w:tcPr>
          <w:p w:rsidR="00A50000" w:rsidRPr="00A5746B" w:rsidRDefault="00A50000">
            <w:pPr>
              <w:jc w:val="center"/>
              <w:rPr>
                <w:sz w:val="20"/>
                <w:szCs w:val="20"/>
              </w:rPr>
            </w:pPr>
            <w:r w:rsidRPr="00A5746B">
              <w:rPr>
                <w:sz w:val="20"/>
                <w:szCs w:val="20"/>
              </w:rPr>
              <w:t>0,067</w:t>
            </w:r>
          </w:p>
        </w:tc>
        <w:tc>
          <w:tcPr>
            <w:tcW w:w="746" w:type="pct"/>
            <w:tcBorders>
              <w:right w:val="single" w:sz="4" w:space="0" w:color="auto"/>
            </w:tcBorders>
            <w:vAlign w:val="center"/>
          </w:tcPr>
          <w:p w:rsidR="00A50000" w:rsidRPr="00A5746B" w:rsidRDefault="00A50000" w:rsidP="00E37EB7">
            <w:pPr>
              <w:jc w:val="center"/>
              <w:rPr>
                <w:rFonts w:eastAsia="Times New Roman"/>
                <w:sz w:val="20"/>
                <w:szCs w:val="20"/>
                <w:lang w:eastAsia="ru-RU"/>
              </w:rPr>
            </w:pPr>
            <w:r w:rsidRPr="00A5746B">
              <w:rPr>
                <w:rFonts w:eastAsia="Times New Roman"/>
                <w:sz w:val="20"/>
                <w:szCs w:val="20"/>
                <w:lang w:eastAsia="ru-RU"/>
              </w:rPr>
              <w:t>-</w:t>
            </w:r>
          </w:p>
        </w:tc>
      </w:tr>
      <w:tr w:rsidR="00A50000" w:rsidRPr="00A5746B" w:rsidTr="006436E6">
        <w:trPr>
          <w:trHeight w:val="451"/>
        </w:trPr>
        <w:tc>
          <w:tcPr>
            <w:tcW w:w="981" w:type="pct"/>
            <w:shd w:val="clear" w:color="auto" w:fill="auto"/>
            <w:vAlign w:val="center"/>
          </w:tcPr>
          <w:p w:rsidR="00A50000" w:rsidRPr="00A5746B" w:rsidRDefault="00A50000" w:rsidP="00A50000">
            <w:pPr>
              <w:jc w:val="center"/>
              <w:rPr>
                <w:sz w:val="22"/>
              </w:rPr>
            </w:pPr>
            <w:r w:rsidRPr="00A5746B">
              <w:rPr>
                <w:sz w:val="22"/>
              </w:rPr>
              <w:t>Котельная (д.Бачумово, ул. Школьная, 17а)</w:t>
            </w:r>
          </w:p>
        </w:tc>
        <w:tc>
          <w:tcPr>
            <w:tcW w:w="425" w:type="pct"/>
            <w:vAlign w:val="center"/>
          </w:tcPr>
          <w:p w:rsidR="00A50000" w:rsidRPr="00A5746B" w:rsidRDefault="00A50000" w:rsidP="00A50000">
            <w:pPr>
              <w:jc w:val="center"/>
              <w:rPr>
                <w:sz w:val="20"/>
                <w:szCs w:val="20"/>
              </w:rPr>
            </w:pPr>
            <w:r w:rsidRPr="00A5746B">
              <w:rPr>
                <w:sz w:val="20"/>
                <w:szCs w:val="20"/>
              </w:rPr>
              <w:t>0,289</w:t>
            </w:r>
          </w:p>
        </w:tc>
        <w:tc>
          <w:tcPr>
            <w:tcW w:w="297" w:type="pct"/>
            <w:tcBorders>
              <w:right w:val="single" w:sz="4" w:space="0" w:color="auto"/>
            </w:tcBorders>
            <w:vAlign w:val="center"/>
          </w:tcPr>
          <w:p w:rsidR="00A50000" w:rsidRPr="00A5746B" w:rsidRDefault="00A50000" w:rsidP="00A50000">
            <w:pPr>
              <w:jc w:val="center"/>
              <w:rPr>
                <w:sz w:val="20"/>
                <w:szCs w:val="20"/>
              </w:rPr>
            </w:pPr>
            <w:r w:rsidRPr="00A5746B">
              <w:rPr>
                <w:sz w:val="20"/>
                <w:szCs w:val="20"/>
              </w:rPr>
              <w:t>0,143</w:t>
            </w:r>
          </w:p>
        </w:tc>
        <w:tc>
          <w:tcPr>
            <w:tcW w:w="588" w:type="pct"/>
            <w:tcBorders>
              <w:right w:val="single" w:sz="4" w:space="0" w:color="auto"/>
            </w:tcBorders>
            <w:vAlign w:val="center"/>
          </w:tcPr>
          <w:p w:rsidR="00A50000" w:rsidRPr="00A5746B" w:rsidRDefault="00A50000" w:rsidP="00A50000">
            <w:pPr>
              <w:jc w:val="center"/>
              <w:rPr>
                <w:sz w:val="20"/>
                <w:szCs w:val="20"/>
              </w:rPr>
            </w:pPr>
            <w:r w:rsidRPr="00A5746B">
              <w:rPr>
                <w:sz w:val="20"/>
                <w:szCs w:val="20"/>
              </w:rPr>
              <w:t>0,143</w:t>
            </w:r>
          </w:p>
        </w:tc>
        <w:tc>
          <w:tcPr>
            <w:tcW w:w="723" w:type="pct"/>
            <w:tcBorders>
              <w:right w:val="single" w:sz="4" w:space="0" w:color="auto"/>
            </w:tcBorders>
            <w:vAlign w:val="center"/>
          </w:tcPr>
          <w:p w:rsidR="00A50000" w:rsidRPr="00A5746B" w:rsidRDefault="00A50000" w:rsidP="00E37EB7">
            <w:pPr>
              <w:jc w:val="center"/>
              <w:rPr>
                <w:rFonts w:eastAsia="Times New Roman"/>
                <w:sz w:val="20"/>
                <w:szCs w:val="20"/>
                <w:lang w:eastAsia="ru-RU"/>
              </w:rPr>
            </w:pPr>
            <w:r w:rsidRPr="00A5746B">
              <w:rPr>
                <w:rFonts w:eastAsia="Times New Roman"/>
                <w:sz w:val="20"/>
                <w:szCs w:val="20"/>
                <w:lang w:eastAsia="ru-RU"/>
              </w:rPr>
              <w:t>-</w:t>
            </w:r>
          </w:p>
        </w:tc>
        <w:tc>
          <w:tcPr>
            <w:tcW w:w="379" w:type="pct"/>
            <w:tcBorders>
              <w:right w:val="single" w:sz="4" w:space="0" w:color="auto"/>
            </w:tcBorders>
            <w:vAlign w:val="center"/>
          </w:tcPr>
          <w:p w:rsidR="00A50000" w:rsidRPr="00A5746B" w:rsidRDefault="00A50000">
            <w:pPr>
              <w:jc w:val="center"/>
              <w:rPr>
                <w:sz w:val="22"/>
              </w:rPr>
            </w:pPr>
            <w:r w:rsidRPr="00A5746B">
              <w:rPr>
                <w:sz w:val="22"/>
              </w:rPr>
              <w:t>0,358</w:t>
            </w:r>
          </w:p>
        </w:tc>
        <w:tc>
          <w:tcPr>
            <w:tcW w:w="273" w:type="pct"/>
            <w:tcBorders>
              <w:right w:val="single" w:sz="4" w:space="0" w:color="auto"/>
            </w:tcBorders>
            <w:vAlign w:val="center"/>
          </w:tcPr>
          <w:p w:rsidR="00A50000" w:rsidRPr="00A5746B" w:rsidRDefault="00A50000">
            <w:pPr>
              <w:jc w:val="center"/>
              <w:rPr>
                <w:sz w:val="20"/>
                <w:szCs w:val="20"/>
              </w:rPr>
            </w:pPr>
            <w:r w:rsidRPr="00A5746B">
              <w:rPr>
                <w:sz w:val="20"/>
                <w:szCs w:val="20"/>
              </w:rPr>
              <w:t>0,143</w:t>
            </w:r>
          </w:p>
        </w:tc>
        <w:tc>
          <w:tcPr>
            <w:tcW w:w="588" w:type="pct"/>
            <w:tcBorders>
              <w:right w:val="single" w:sz="4" w:space="0" w:color="auto"/>
            </w:tcBorders>
            <w:vAlign w:val="center"/>
          </w:tcPr>
          <w:p w:rsidR="00A50000" w:rsidRPr="00A5746B" w:rsidRDefault="00A50000">
            <w:pPr>
              <w:jc w:val="center"/>
              <w:rPr>
                <w:sz w:val="20"/>
                <w:szCs w:val="20"/>
              </w:rPr>
            </w:pPr>
            <w:r w:rsidRPr="00A5746B">
              <w:rPr>
                <w:sz w:val="20"/>
                <w:szCs w:val="20"/>
              </w:rPr>
              <w:t>0,143</w:t>
            </w:r>
          </w:p>
        </w:tc>
        <w:tc>
          <w:tcPr>
            <w:tcW w:w="746" w:type="pct"/>
            <w:tcBorders>
              <w:right w:val="single" w:sz="4" w:space="0" w:color="auto"/>
            </w:tcBorders>
            <w:vAlign w:val="center"/>
          </w:tcPr>
          <w:p w:rsidR="00A50000" w:rsidRPr="00A5746B" w:rsidRDefault="00A50000" w:rsidP="00E37EB7">
            <w:pPr>
              <w:jc w:val="center"/>
              <w:rPr>
                <w:rFonts w:eastAsia="Times New Roman"/>
                <w:sz w:val="20"/>
                <w:szCs w:val="20"/>
                <w:lang w:eastAsia="ru-RU"/>
              </w:rPr>
            </w:pPr>
            <w:r w:rsidRPr="00A5746B">
              <w:rPr>
                <w:rFonts w:eastAsia="Times New Roman"/>
                <w:sz w:val="20"/>
                <w:szCs w:val="20"/>
                <w:lang w:eastAsia="ru-RU"/>
              </w:rPr>
              <w:t>-</w:t>
            </w:r>
          </w:p>
        </w:tc>
      </w:tr>
      <w:tr w:rsidR="00A50000" w:rsidRPr="00A5746B" w:rsidTr="006436E6">
        <w:trPr>
          <w:trHeight w:val="451"/>
        </w:trPr>
        <w:tc>
          <w:tcPr>
            <w:tcW w:w="981" w:type="pct"/>
            <w:shd w:val="clear" w:color="auto" w:fill="auto"/>
            <w:vAlign w:val="center"/>
          </w:tcPr>
          <w:p w:rsidR="00A50000" w:rsidRPr="00A5746B" w:rsidRDefault="00A50000" w:rsidP="00A50000">
            <w:pPr>
              <w:jc w:val="center"/>
              <w:rPr>
                <w:sz w:val="22"/>
              </w:rPr>
            </w:pPr>
            <w:r w:rsidRPr="00A5746B">
              <w:rPr>
                <w:sz w:val="22"/>
              </w:rPr>
              <w:t>Котельная (д. Ворца, ул. Ч</w:t>
            </w:r>
            <w:r w:rsidRPr="00A5746B">
              <w:rPr>
                <w:sz w:val="22"/>
              </w:rPr>
              <w:t>а</w:t>
            </w:r>
            <w:r w:rsidRPr="00A5746B">
              <w:rPr>
                <w:sz w:val="22"/>
              </w:rPr>
              <w:t>паевская, 66)</w:t>
            </w:r>
          </w:p>
        </w:tc>
        <w:tc>
          <w:tcPr>
            <w:tcW w:w="425" w:type="pct"/>
            <w:vAlign w:val="center"/>
          </w:tcPr>
          <w:p w:rsidR="00A50000" w:rsidRPr="00A5746B" w:rsidRDefault="00A50000" w:rsidP="00A50000">
            <w:pPr>
              <w:jc w:val="center"/>
              <w:rPr>
                <w:sz w:val="20"/>
                <w:szCs w:val="20"/>
              </w:rPr>
            </w:pPr>
            <w:r w:rsidRPr="00A5746B">
              <w:rPr>
                <w:sz w:val="20"/>
                <w:szCs w:val="20"/>
              </w:rPr>
              <w:t>0,306</w:t>
            </w:r>
          </w:p>
        </w:tc>
        <w:tc>
          <w:tcPr>
            <w:tcW w:w="297" w:type="pct"/>
            <w:tcBorders>
              <w:right w:val="single" w:sz="4" w:space="0" w:color="auto"/>
            </w:tcBorders>
            <w:vAlign w:val="center"/>
          </w:tcPr>
          <w:p w:rsidR="00A50000" w:rsidRPr="00A5746B" w:rsidRDefault="00A50000" w:rsidP="00A50000">
            <w:pPr>
              <w:jc w:val="center"/>
              <w:rPr>
                <w:sz w:val="20"/>
                <w:szCs w:val="20"/>
              </w:rPr>
            </w:pPr>
            <w:r w:rsidRPr="00A5746B">
              <w:rPr>
                <w:sz w:val="20"/>
                <w:szCs w:val="20"/>
              </w:rPr>
              <w:t>0,103</w:t>
            </w:r>
          </w:p>
        </w:tc>
        <w:tc>
          <w:tcPr>
            <w:tcW w:w="588" w:type="pct"/>
            <w:tcBorders>
              <w:right w:val="single" w:sz="4" w:space="0" w:color="auto"/>
            </w:tcBorders>
            <w:vAlign w:val="center"/>
          </w:tcPr>
          <w:p w:rsidR="00A50000" w:rsidRPr="00A5746B" w:rsidRDefault="00A50000" w:rsidP="00A50000">
            <w:pPr>
              <w:jc w:val="center"/>
              <w:rPr>
                <w:sz w:val="20"/>
                <w:szCs w:val="20"/>
              </w:rPr>
            </w:pPr>
            <w:r w:rsidRPr="00A5746B">
              <w:rPr>
                <w:sz w:val="20"/>
                <w:szCs w:val="20"/>
              </w:rPr>
              <w:t>0,103</w:t>
            </w:r>
          </w:p>
        </w:tc>
        <w:tc>
          <w:tcPr>
            <w:tcW w:w="723" w:type="pct"/>
            <w:tcBorders>
              <w:right w:val="single" w:sz="4" w:space="0" w:color="auto"/>
            </w:tcBorders>
            <w:vAlign w:val="center"/>
          </w:tcPr>
          <w:p w:rsidR="00A50000" w:rsidRPr="00A5746B" w:rsidRDefault="00A50000" w:rsidP="00E37EB7">
            <w:pPr>
              <w:jc w:val="center"/>
              <w:rPr>
                <w:rFonts w:eastAsia="Times New Roman"/>
                <w:sz w:val="20"/>
                <w:szCs w:val="20"/>
                <w:lang w:eastAsia="ru-RU"/>
              </w:rPr>
            </w:pPr>
            <w:r w:rsidRPr="00A5746B">
              <w:rPr>
                <w:rFonts w:eastAsia="Times New Roman"/>
                <w:sz w:val="20"/>
                <w:szCs w:val="20"/>
                <w:lang w:eastAsia="ru-RU"/>
              </w:rPr>
              <w:t>-</w:t>
            </w:r>
          </w:p>
        </w:tc>
        <w:tc>
          <w:tcPr>
            <w:tcW w:w="379" w:type="pct"/>
            <w:tcBorders>
              <w:right w:val="single" w:sz="4" w:space="0" w:color="auto"/>
            </w:tcBorders>
            <w:vAlign w:val="center"/>
          </w:tcPr>
          <w:p w:rsidR="00A50000" w:rsidRPr="00A5746B" w:rsidRDefault="00A50000">
            <w:pPr>
              <w:jc w:val="center"/>
              <w:rPr>
                <w:sz w:val="22"/>
              </w:rPr>
            </w:pPr>
            <w:r w:rsidRPr="00A5746B">
              <w:rPr>
                <w:sz w:val="22"/>
              </w:rPr>
              <w:t>0,306</w:t>
            </w:r>
          </w:p>
        </w:tc>
        <w:tc>
          <w:tcPr>
            <w:tcW w:w="273" w:type="pct"/>
            <w:tcBorders>
              <w:right w:val="single" w:sz="4" w:space="0" w:color="auto"/>
            </w:tcBorders>
            <w:vAlign w:val="center"/>
          </w:tcPr>
          <w:p w:rsidR="00A50000" w:rsidRPr="00A5746B" w:rsidRDefault="00A50000">
            <w:pPr>
              <w:jc w:val="center"/>
              <w:rPr>
                <w:sz w:val="20"/>
                <w:szCs w:val="20"/>
              </w:rPr>
            </w:pPr>
            <w:r w:rsidRPr="00A5746B">
              <w:rPr>
                <w:sz w:val="20"/>
                <w:szCs w:val="20"/>
              </w:rPr>
              <w:t>0,103</w:t>
            </w:r>
          </w:p>
        </w:tc>
        <w:tc>
          <w:tcPr>
            <w:tcW w:w="588" w:type="pct"/>
            <w:tcBorders>
              <w:right w:val="single" w:sz="4" w:space="0" w:color="auto"/>
            </w:tcBorders>
            <w:vAlign w:val="center"/>
          </w:tcPr>
          <w:p w:rsidR="00A50000" w:rsidRPr="00A5746B" w:rsidRDefault="00A50000">
            <w:pPr>
              <w:jc w:val="center"/>
              <w:rPr>
                <w:sz w:val="20"/>
                <w:szCs w:val="20"/>
              </w:rPr>
            </w:pPr>
            <w:r w:rsidRPr="00A5746B">
              <w:rPr>
                <w:sz w:val="20"/>
                <w:szCs w:val="20"/>
              </w:rPr>
              <w:t>0,103</w:t>
            </w:r>
          </w:p>
        </w:tc>
        <w:tc>
          <w:tcPr>
            <w:tcW w:w="746" w:type="pct"/>
            <w:tcBorders>
              <w:right w:val="single" w:sz="4" w:space="0" w:color="auto"/>
            </w:tcBorders>
            <w:vAlign w:val="center"/>
          </w:tcPr>
          <w:p w:rsidR="00A50000" w:rsidRPr="00A5746B" w:rsidRDefault="00A50000" w:rsidP="00E37EB7">
            <w:pPr>
              <w:jc w:val="center"/>
              <w:rPr>
                <w:rFonts w:eastAsia="Times New Roman"/>
                <w:sz w:val="20"/>
                <w:szCs w:val="20"/>
                <w:lang w:eastAsia="ru-RU"/>
              </w:rPr>
            </w:pPr>
            <w:r w:rsidRPr="00A5746B">
              <w:rPr>
                <w:rFonts w:eastAsia="Times New Roman"/>
                <w:sz w:val="20"/>
                <w:szCs w:val="20"/>
                <w:lang w:eastAsia="ru-RU"/>
              </w:rPr>
              <w:t>-</w:t>
            </w:r>
          </w:p>
        </w:tc>
      </w:tr>
      <w:tr w:rsidR="00A50000" w:rsidRPr="00A5746B" w:rsidTr="006436E6">
        <w:trPr>
          <w:trHeight w:val="451"/>
        </w:trPr>
        <w:tc>
          <w:tcPr>
            <w:tcW w:w="981" w:type="pct"/>
            <w:shd w:val="clear" w:color="auto" w:fill="auto"/>
            <w:vAlign w:val="center"/>
          </w:tcPr>
          <w:p w:rsidR="00A50000" w:rsidRPr="00A5746B" w:rsidRDefault="00A50000" w:rsidP="00A50000">
            <w:pPr>
              <w:jc w:val="center"/>
              <w:rPr>
                <w:sz w:val="22"/>
              </w:rPr>
            </w:pPr>
            <w:r w:rsidRPr="00A5746B">
              <w:rPr>
                <w:sz w:val="22"/>
              </w:rPr>
              <w:t>Котельная (с.Укан, ул. С</w:t>
            </w:r>
            <w:r w:rsidRPr="00A5746B">
              <w:rPr>
                <w:sz w:val="22"/>
              </w:rPr>
              <w:t>о</w:t>
            </w:r>
            <w:r w:rsidRPr="00A5746B">
              <w:rPr>
                <w:sz w:val="22"/>
              </w:rPr>
              <w:t>ветская, 15б)</w:t>
            </w:r>
          </w:p>
        </w:tc>
        <w:tc>
          <w:tcPr>
            <w:tcW w:w="425" w:type="pct"/>
            <w:vAlign w:val="center"/>
          </w:tcPr>
          <w:p w:rsidR="00A50000" w:rsidRPr="00A5746B" w:rsidRDefault="00A50000" w:rsidP="00A50000">
            <w:pPr>
              <w:jc w:val="center"/>
              <w:rPr>
                <w:sz w:val="20"/>
                <w:szCs w:val="20"/>
              </w:rPr>
            </w:pPr>
            <w:r w:rsidRPr="00A5746B">
              <w:rPr>
                <w:sz w:val="20"/>
                <w:szCs w:val="20"/>
              </w:rPr>
              <w:t>0,305</w:t>
            </w:r>
          </w:p>
        </w:tc>
        <w:tc>
          <w:tcPr>
            <w:tcW w:w="297" w:type="pct"/>
            <w:tcBorders>
              <w:right w:val="single" w:sz="4" w:space="0" w:color="auto"/>
            </w:tcBorders>
            <w:vAlign w:val="center"/>
          </w:tcPr>
          <w:p w:rsidR="00A50000" w:rsidRPr="00A5746B" w:rsidRDefault="00A50000" w:rsidP="00A50000">
            <w:pPr>
              <w:jc w:val="center"/>
              <w:rPr>
                <w:sz w:val="20"/>
                <w:szCs w:val="20"/>
              </w:rPr>
            </w:pPr>
            <w:r w:rsidRPr="00A5746B">
              <w:rPr>
                <w:sz w:val="20"/>
                <w:szCs w:val="20"/>
              </w:rPr>
              <w:t>0,104</w:t>
            </w:r>
          </w:p>
        </w:tc>
        <w:tc>
          <w:tcPr>
            <w:tcW w:w="588" w:type="pct"/>
            <w:tcBorders>
              <w:right w:val="single" w:sz="4" w:space="0" w:color="auto"/>
            </w:tcBorders>
            <w:vAlign w:val="center"/>
          </w:tcPr>
          <w:p w:rsidR="00A50000" w:rsidRPr="00A5746B" w:rsidRDefault="00A50000" w:rsidP="00A50000">
            <w:pPr>
              <w:jc w:val="center"/>
              <w:rPr>
                <w:sz w:val="20"/>
                <w:szCs w:val="20"/>
              </w:rPr>
            </w:pPr>
            <w:r w:rsidRPr="00A5746B">
              <w:rPr>
                <w:sz w:val="20"/>
                <w:szCs w:val="20"/>
              </w:rPr>
              <w:t>0,104</w:t>
            </w:r>
          </w:p>
        </w:tc>
        <w:tc>
          <w:tcPr>
            <w:tcW w:w="723" w:type="pct"/>
            <w:tcBorders>
              <w:right w:val="single" w:sz="4" w:space="0" w:color="auto"/>
            </w:tcBorders>
            <w:vAlign w:val="center"/>
          </w:tcPr>
          <w:p w:rsidR="00A50000" w:rsidRPr="00A5746B" w:rsidRDefault="00A50000" w:rsidP="00E37EB7">
            <w:pPr>
              <w:jc w:val="center"/>
              <w:rPr>
                <w:rFonts w:eastAsia="Times New Roman"/>
                <w:sz w:val="20"/>
                <w:szCs w:val="20"/>
                <w:lang w:eastAsia="ru-RU"/>
              </w:rPr>
            </w:pPr>
            <w:r w:rsidRPr="00A5746B">
              <w:rPr>
                <w:rFonts w:eastAsia="Times New Roman"/>
                <w:sz w:val="20"/>
                <w:szCs w:val="20"/>
                <w:lang w:eastAsia="ru-RU"/>
              </w:rPr>
              <w:t>-</w:t>
            </w:r>
          </w:p>
        </w:tc>
        <w:tc>
          <w:tcPr>
            <w:tcW w:w="379" w:type="pct"/>
            <w:tcBorders>
              <w:right w:val="single" w:sz="4" w:space="0" w:color="auto"/>
            </w:tcBorders>
            <w:vAlign w:val="center"/>
          </w:tcPr>
          <w:p w:rsidR="00A50000" w:rsidRPr="00A5746B" w:rsidRDefault="00A50000">
            <w:pPr>
              <w:jc w:val="center"/>
              <w:rPr>
                <w:sz w:val="22"/>
              </w:rPr>
            </w:pPr>
            <w:r w:rsidRPr="00A5746B">
              <w:rPr>
                <w:sz w:val="22"/>
              </w:rPr>
              <w:t>0,305</w:t>
            </w:r>
          </w:p>
        </w:tc>
        <w:tc>
          <w:tcPr>
            <w:tcW w:w="273" w:type="pct"/>
            <w:tcBorders>
              <w:right w:val="single" w:sz="4" w:space="0" w:color="auto"/>
            </w:tcBorders>
            <w:vAlign w:val="center"/>
          </w:tcPr>
          <w:p w:rsidR="00A50000" w:rsidRPr="00A5746B" w:rsidRDefault="00A50000">
            <w:pPr>
              <w:jc w:val="center"/>
              <w:rPr>
                <w:sz w:val="20"/>
                <w:szCs w:val="20"/>
              </w:rPr>
            </w:pPr>
            <w:r w:rsidRPr="00A5746B">
              <w:rPr>
                <w:sz w:val="20"/>
                <w:szCs w:val="20"/>
              </w:rPr>
              <w:t>0,104</w:t>
            </w:r>
          </w:p>
        </w:tc>
        <w:tc>
          <w:tcPr>
            <w:tcW w:w="588" w:type="pct"/>
            <w:tcBorders>
              <w:right w:val="single" w:sz="4" w:space="0" w:color="auto"/>
            </w:tcBorders>
            <w:vAlign w:val="center"/>
          </w:tcPr>
          <w:p w:rsidR="00A50000" w:rsidRPr="00A5746B" w:rsidRDefault="00A50000">
            <w:pPr>
              <w:jc w:val="center"/>
              <w:rPr>
                <w:sz w:val="20"/>
                <w:szCs w:val="20"/>
              </w:rPr>
            </w:pPr>
            <w:r w:rsidRPr="00A5746B">
              <w:rPr>
                <w:sz w:val="20"/>
                <w:szCs w:val="20"/>
              </w:rPr>
              <w:t>0,104</w:t>
            </w:r>
          </w:p>
        </w:tc>
        <w:tc>
          <w:tcPr>
            <w:tcW w:w="746" w:type="pct"/>
            <w:tcBorders>
              <w:right w:val="single" w:sz="4" w:space="0" w:color="auto"/>
            </w:tcBorders>
            <w:vAlign w:val="center"/>
          </w:tcPr>
          <w:p w:rsidR="00A50000" w:rsidRPr="00A5746B" w:rsidRDefault="00A50000" w:rsidP="00E37EB7">
            <w:pPr>
              <w:jc w:val="center"/>
              <w:rPr>
                <w:rFonts w:eastAsia="Times New Roman"/>
                <w:sz w:val="20"/>
                <w:szCs w:val="20"/>
                <w:lang w:eastAsia="ru-RU"/>
              </w:rPr>
            </w:pPr>
            <w:r w:rsidRPr="00A5746B">
              <w:rPr>
                <w:rFonts w:eastAsia="Times New Roman"/>
                <w:sz w:val="20"/>
                <w:szCs w:val="20"/>
                <w:lang w:eastAsia="ru-RU"/>
              </w:rPr>
              <w:t>-</w:t>
            </w:r>
          </w:p>
        </w:tc>
      </w:tr>
      <w:tr w:rsidR="00A50000" w:rsidRPr="00A5746B" w:rsidTr="006436E6">
        <w:trPr>
          <w:trHeight w:val="451"/>
        </w:trPr>
        <w:tc>
          <w:tcPr>
            <w:tcW w:w="981" w:type="pct"/>
            <w:shd w:val="clear" w:color="auto" w:fill="auto"/>
            <w:vAlign w:val="center"/>
          </w:tcPr>
          <w:p w:rsidR="00A50000" w:rsidRPr="00A5746B" w:rsidRDefault="00A50000" w:rsidP="00A50000">
            <w:pPr>
              <w:jc w:val="center"/>
              <w:rPr>
                <w:sz w:val="22"/>
              </w:rPr>
            </w:pPr>
            <w:r w:rsidRPr="00A5746B">
              <w:rPr>
                <w:sz w:val="22"/>
              </w:rPr>
              <w:t>Котельная (п. Яр, ул. Вор</w:t>
            </w:r>
            <w:r w:rsidRPr="00A5746B">
              <w:rPr>
                <w:sz w:val="22"/>
              </w:rPr>
              <w:t>о</w:t>
            </w:r>
            <w:r w:rsidRPr="00A5746B">
              <w:rPr>
                <w:sz w:val="22"/>
              </w:rPr>
              <w:t>шилова, 10ж)</w:t>
            </w:r>
          </w:p>
        </w:tc>
        <w:tc>
          <w:tcPr>
            <w:tcW w:w="425" w:type="pct"/>
            <w:vAlign w:val="center"/>
          </w:tcPr>
          <w:p w:rsidR="00A50000" w:rsidRPr="00A5746B" w:rsidRDefault="00A50000" w:rsidP="00A50000">
            <w:pPr>
              <w:jc w:val="center"/>
              <w:rPr>
                <w:sz w:val="20"/>
                <w:szCs w:val="20"/>
              </w:rPr>
            </w:pPr>
            <w:r w:rsidRPr="00A5746B">
              <w:rPr>
                <w:sz w:val="20"/>
                <w:szCs w:val="20"/>
              </w:rPr>
              <w:t>1,172</w:t>
            </w:r>
          </w:p>
        </w:tc>
        <w:tc>
          <w:tcPr>
            <w:tcW w:w="297" w:type="pct"/>
            <w:tcBorders>
              <w:right w:val="single" w:sz="4" w:space="0" w:color="auto"/>
            </w:tcBorders>
            <w:vAlign w:val="center"/>
          </w:tcPr>
          <w:p w:rsidR="00A50000" w:rsidRPr="00A5746B" w:rsidRDefault="00A50000" w:rsidP="00A50000">
            <w:pPr>
              <w:jc w:val="center"/>
              <w:rPr>
                <w:sz w:val="20"/>
                <w:szCs w:val="20"/>
              </w:rPr>
            </w:pPr>
            <w:r w:rsidRPr="00A5746B">
              <w:rPr>
                <w:sz w:val="20"/>
                <w:szCs w:val="20"/>
              </w:rPr>
              <w:t>0,866</w:t>
            </w:r>
          </w:p>
        </w:tc>
        <w:tc>
          <w:tcPr>
            <w:tcW w:w="588" w:type="pct"/>
            <w:tcBorders>
              <w:right w:val="single" w:sz="4" w:space="0" w:color="auto"/>
            </w:tcBorders>
            <w:vAlign w:val="center"/>
          </w:tcPr>
          <w:p w:rsidR="00A50000" w:rsidRPr="00A5746B" w:rsidRDefault="00A50000" w:rsidP="00A50000">
            <w:pPr>
              <w:jc w:val="center"/>
              <w:rPr>
                <w:sz w:val="20"/>
                <w:szCs w:val="20"/>
              </w:rPr>
            </w:pPr>
            <w:r w:rsidRPr="00A5746B">
              <w:rPr>
                <w:sz w:val="20"/>
                <w:szCs w:val="20"/>
              </w:rPr>
              <w:t>0,866</w:t>
            </w:r>
          </w:p>
        </w:tc>
        <w:tc>
          <w:tcPr>
            <w:tcW w:w="723" w:type="pct"/>
            <w:tcBorders>
              <w:right w:val="single" w:sz="4" w:space="0" w:color="auto"/>
            </w:tcBorders>
            <w:vAlign w:val="center"/>
          </w:tcPr>
          <w:p w:rsidR="00A50000" w:rsidRPr="00A5746B" w:rsidRDefault="00A50000" w:rsidP="00E37EB7">
            <w:pPr>
              <w:jc w:val="center"/>
              <w:rPr>
                <w:rFonts w:eastAsia="Times New Roman"/>
                <w:sz w:val="20"/>
                <w:szCs w:val="20"/>
                <w:lang w:eastAsia="ru-RU"/>
              </w:rPr>
            </w:pPr>
            <w:r w:rsidRPr="00A5746B">
              <w:rPr>
                <w:rFonts w:eastAsia="Times New Roman"/>
                <w:sz w:val="20"/>
                <w:szCs w:val="20"/>
                <w:lang w:eastAsia="ru-RU"/>
              </w:rPr>
              <w:t>-</w:t>
            </w:r>
          </w:p>
        </w:tc>
        <w:tc>
          <w:tcPr>
            <w:tcW w:w="379" w:type="pct"/>
            <w:tcBorders>
              <w:right w:val="single" w:sz="4" w:space="0" w:color="auto"/>
            </w:tcBorders>
            <w:vAlign w:val="center"/>
          </w:tcPr>
          <w:p w:rsidR="00A50000" w:rsidRPr="00A5746B" w:rsidRDefault="00A50000">
            <w:pPr>
              <w:jc w:val="center"/>
              <w:rPr>
                <w:sz w:val="22"/>
              </w:rPr>
            </w:pPr>
            <w:r w:rsidRPr="00A5746B">
              <w:rPr>
                <w:sz w:val="22"/>
              </w:rPr>
              <w:t>1,172</w:t>
            </w:r>
          </w:p>
        </w:tc>
        <w:tc>
          <w:tcPr>
            <w:tcW w:w="273" w:type="pct"/>
            <w:tcBorders>
              <w:right w:val="single" w:sz="4" w:space="0" w:color="auto"/>
            </w:tcBorders>
            <w:vAlign w:val="center"/>
          </w:tcPr>
          <w:p w:rsidR="00A50000" w:rsidRPr="00A5746B" w:rsidRDefault="00A50000">
            <w:pPr>
              <w:jc w:val="center"/>
              <w:rPr>
                <w:sz w:val="20"/>
                <w:szCs w:val="20"/>
              </w:rPr>
            </w:pPr>
            <w:r w:rsidRPr="00A5746B">
              <w:rPr>
                <w:sz w:val="20"/>
                <w:szCs w:val="20"/>
              </w:rPr>
              <w:t>0,866</w:t>
            </w:r>
          </w:p>
        </w:tc>
        <w:tc>
          <w:tcPr>
            <w:tcW w:w="588" w:type="pct"/>
            <w:tcBorders>
              <w:right w:val="single" w:sz="4" w:space="0" w:color="auto"/>
            </w:tcBorders>
            <w:vAlign w:val="center"/>
          </w:tcPr>
          <w:p w:rsidR="00A50000" w:rsidRPr="00A5746B" w:rsidRDefault="00A50000">
            <w:pPr>
              <w:jc w:val="center"/>
              <w:rPr>
                <w:sz w:val="20"/>
                <w:szCs w:val="20"/>
              </w:rPr>
            </w:pPr>
            <w:r w:rsidRPr="00A5746B">
              <w:rPr>
                <w:sz w:val="20"/>
                <w:szCs w:val="20"/>
              </w:rPr>
              <w:t>0,866</w:t>
            </w:r>
          </w:p>
        </w:tc>
        <w:tc>
          <w:tcPr>
            <w:tcW w:w="746" w:type="pct"/>
            <w:tcBorders>
              <w:right w:val="single" w:sz="4" w:space="0" w:color="auto"/>
            </w:tcBorders>
            <w:vAlign w:val="center"/>
          </w:tcPr>
          <w:p w:rsidR="00A50000" w:rsidRPr="00A5746B" w:rsidRDefault="00A50000" w:rsidP="00E37EB7">
            <w:pPr>
              <w:jc w:val="center"/>
              <w:rPr>
                <w:rFonts w:eastAsia="Times New Roman"/>
                <w:sz w:val="20"/>
                <w:szCs w:val="20"/>
                <w:lang w:eastAsia="ru-RU"/>
              </w:rPr>
            </w:pPr>
            <w:r w:rsidRPr="00A5746B">
              <w:rPr>
                <w:rFonts w:eastAsia="Times New Roman"/>
                <w:sz w:val="20"/>
                <w:szCs w:val="20"/>
                <w:lang w:eastAsia="ru-RU"/>
              </w:rPr>
              <w:t>-</w:t>
            </w:r>
          </w:p>
        </w:tc>
      </w:tr>
      <w:tr w:rsidR="00A50000" w:rsidRPr="00A5746B" w:rsidTr="006436E6">
        <w:trPr>
          <w:trHeight w:val="451"/>
        </w:trPr>
        <w:tc>
          <w:tcPr>
            <w:tcW w:w="981" w:type="pct"/>
            <w:shd w:val="clear" w:color="auto" w:fill="auto"/>
            <w:vAlign w:val="center"/>
          </w:tcPr>
          <w:p w:rsidR="00A50000" w:rsidRPr="00A5746B" w:rsidRDefault="00A50000" w:rsidP="00A50000">
            <w:pPr>
              <w:jc w:val="center"/>
              <w:rPr>
                <w:sz w:val="22"/>
              </w:rPr>
            </w:pPr>
            <w:r w:rsidRPr="00A5746B">
              <w:rPr>
                <w:sz w:val="22"/>
              </w:rPr>
              <w:t>Котельная (д.Бармашур, ул. Советская, 42а)</w:t>
            </w:r>
          </w:p>
        </w:tc>
        <w:tc>
          <w:tcPr>
            <w:tcW w:w="425" w:type="pct"/>
            <w:vAlign w:val="center"/>
          </w:tcPr>
          <w:p w:rsidR="00A50000" w:rsidRPr="00A5746B" w:rsidRDefault="00A50000" w:rsidP="00A50000">
            <w:pPr>
              <w:jc w:val="center"/>
              <w:rPr>
                <w:sz w:val="20"/>
                <w:szCs w:val="20"/>
              </w:rPr>
            </w:pPr>
            <w:r w:rsidRPr="00A5746B">
              <w:rPr>
                <w:sz w:val="20"/>
                <w:szCs w:val="20"/>
              </w:rPr>
              <w:t>0,254</w:t>
            </w:r>
          </w:p>
        </w:tc>
        <w:tc>
          <w:tcPr>
            <w:tcW w:w="297" w:type="pct"/>
            <w:tcBorders>
              <w:right w:val="single" w:sz="4" w:space="0" w:color="auto"/>
            </w:tcBorders>
            <w:vAlign w:val="center"/>
          </w:tcPr>
          <w:p w:rsidR="00A50000" w:rsidRPr="00A5746B" w:rsidRDefault="00A50000" w:rsidP="00A50000">
            <w:pPr>
              <w:jc w:val="center"/>
              <w:rPr>
                <w:sz w:val="20"/>
                <w:szCs w:val="20"/>
              </w:rPr>
            </w:pPr>
            <w:r w:rsidRPr="00A5746B">
              <w:rPr>
                <w:sz w:val="20"/>
                <w:szCs w:val="20"/>
              </w:rPr>
              <w:t>0,136</w:t>
            </w:r>
          </w:p>
        </w:tc>
        <w:tc>
          <w:tcPr>
            <w:tcW w:w="588" w:type="pct"/>
            <w:tcBorders>
              <w:right w:val="single" w:sz="4" w:space="0" w:color="auto"/>
            </w:tcBorders>
            <w:vAlign w:val="center"/>
          </w:tcPr>
          <w:p w:rsidR="00A50000" w:rsidRPr="00A5746B" w:rsidRDefault="00A50000" w:rsidP="00A50000">
            <w:pPr>
              <w:jc w:val="center"/>
              <w:rPr>
                <w:sz w:val="20"/>
                <w:szCs w:val="20"/>
              </w:rPr>
            </w:pPr>
            <w:r w:rsidRPr="00A5746B">
              <w:rPr>
                <w:sz w:val="20"/>
                <w:szCs w:val="20"/>
              </w:rPr>
              <w:t>0,136</w:t>
            </w:r>
          </w:p>
        </w:tc>
        <w:tc>
          <w:tcPr>
            <w:tcW w:w="723" w:type="pct"/>
            <w:tcBorders>
              <w:right w:val="single" w:sz="4" w:space="0" w:color="auto"/>
            </w:tcBorders>
            <w:vAlign w:val="center"/>
          </w:tcPr>
          <w:p w:rsidR="00A50000" w:rsidRPr="00A5746B" w:rsidRDefault="00A50000" w:rsidP="00E37EB7">
            <w:pPr>
              <w:jc w:val="center"/>
              <w:rPr>
                <w:rFonts w:eastAsia="Times New Roman"/>
                <w:sz w:val="20"/>
                <w:szCs w:val="20"/>
                <w:lang w:eastAsia="ru-RU"/>
              </w:rPr>
            </w:pPr>
            <w:r w:rsidRPr="00A5746B">
              <w:rPr>
                <w:rFonts w:eastAsia="Times New Roman"/>
                <w:sz w:val="20"/>
                <w:szCs w:val="20"/>
                <w:lang w:eastAsia="ru-RU"/>
              </w:rPr>
              <w:t>-</w:t>
            </w:r>
          </w:p>
        </w:tc>
        <w:tc>
          <w:tcPr>
            <w:tcW w:w="379" w:type="pct"/>
            <w:tcBorders>
              <w:right w:val="single" w:sz="4" w:space="0" w:color="auto"/>
            </w:tcBorders>
            <w:vAlign w:val="center"/>
          </w:tcPr>
          <w:p w:rsidR="00A50000" w:rsidRPr="00A5746B" w:rsidRDefault="00A50000">
            <w:pPr>
              <w:jc w:val="center"/>
              <w:rPr>
                <w:sz w:val="22"/>
              </w:rPr>
            </w:pPr>
            <w:r w:rsidRPr="00A5746B">
              <w:rPr>
                <w:sz w:val="22"/>
              </w:rPr>
              <w:t>0,254</w:t>
            </w:r>
          </w:p>
        </w:tc>
        <w:tc>
          <w:tcPr>
            <w:tcW w:w="273" w:type="pct"/>
            <w:tcBorders>
              <w:right w:val="single" w:sz="4" w:space="0" w:color="auto"/>
            </w:tcBorders>
            <w:vAlign w:val="center"/>
          </w:tcPr>
          <w:p w:rsidR="00A50000" w:rsidRPr="00A5746B" w:rsidRDefault="00A50000">
            <w:pPr>
              <w:jc w:val="center"/>
              <w:rPr>
                <w:sz w:val="20"/>
                <w:szCs w:val="20"/>
              </w:rPr>
            </w:pPr>
            <w:r w:rsidRPr="00A5746B">
              <w:rPr>
                <w:sz w:val="20"/>
                <w:szCs w:val="20"/>
              </w:rPr>
              <w:t>0,136</w:t>
            </w:r>
          </w:p>
        </w:tc>
        <w:tc>
          <w:tcPr>
            <w:tcW w:w="588" w:type="pct"/>
            <w:tcBorders>
              <w:right w:val="single" w:sz="4" w:space="0" w:color="auto"/>
            </w:tcBorders>
            <w:vAlign w:val="center"/>
          </w:tcPr>
          <w:p w:rsidR="00A50000" w:rsidRPr="00A5746B" w:rsidRDefault="00A50000">
            <w:pPr>
              <w:jc w:val="center"/>
              <w:rPr>
                <w:sz w:val="20"/>
                <w:szCs w:val="20"/>
              </w:rPr>
            </w:pPr>
            <w:r w:rsidRPr="00A5746B">
              <w:rPr>
                <w:sz w:val="20"/>
                <w:szCs w:val="20"/>
              </w:rPr>
              <w:t>0,136</w:t>
            </w:r>
          </w:p>
        </w:tc>
        <w:tc>
          <w:tcPr>
            <w:tcW w:w="746" w:type="pct"/>
            <w:tcBorders>
              <w:right w:val="single" w:sz="4" w:space="0" w:color="auto"/>
            </w:tcBorders>
            <w:vAlign w:val="center"/>
          </w:tcPr>
          <w:p w:rsidR="00A50000" w:rsidRPr="00A5746B" w:rsidRDefault="00A50000" w:rsidP="00E37EB7">
            <w:pPr>
              <w:jc w:val="center"/>
              <w:rPr>
                <w:rFonts w:eastAsia="Times New Roman"/>
                <w:sz w:val="20"/>
                <w:szCs w:val="20"/>
                <w:lang w:eastAsia="ru-RU"/>
              </w:rPr>
            </w:pPr>
            <w:r w:rsidRPr="00A5746B">
              <w:rPr>
                <w:rFonts w:eastAsia="Times New Roman"/>
                <w:sz w:val="20"/>
                <w:szCs w:val="20"/>
                <w:lang w:eastAsia="ru-RU"/>
              </w:rPr>
              <w:t>-</w:t>
            </w:r>
          </w:p>
        </w:tc>
      </w:tr>
      <w:tr w:rsidR="00A50000" w:rsidRPr="00A5746B" w:rsidTr="006436E6">
        <w:trPr>
          <w:trHeight w:val="451"/>
        </w:trPr>
        <w:tc>
          <w:tcPr>
            <w:tcW w:w="981" w:type="pct"/>
            <w:shd w:val="clear" w:color="auto" w:fill="auto"/>
            <w:vAlign w:val="center"/>
          </w:tcPr>
          <w:p w:rsidR="00A50000" w:rsidRPr="00A5746B" w:rsidRDefault="00A50000" w:rsidP="00A50000">
            <w:pPr>
              <w:jc w:val="center"/>
              <w:rPr>
                <w:sz w:val="22"/>
              </w:rPr>
            </w:pPr>
            <w:r w:rsidRPr="00A5746B">
              <w:rPr>
                <w:sz w:val="22"/>
              </w:rPr>
              <w:t>Котельная (п.Яр, ул. Во</w:t>
            </w:r>
            <w:r w:rsidRPr="00A5746B">
              <w:rPr>
                <w:sz w:val="22"/>
              </w:rPr>
              <w:t>к</w:t>
            </w:r>
            <w:r w:rsidRPr="00A5746B">
              <w:rPr>
                <w:sz w:val="22"/>
              </w:rPr>
              <w:t>зальная, 21Б)</w:t>
            </w:r>
          </w:p>
        </w:tc>
        <w:tc>
          <w:tcPr>
            <w:tcW w:w="425" w:type="pct"/>
            <w:vAlign w:val="center"/>
          </w:tcPr>
          <w:p w:rsidR="00A50000" w:rsidRPr="00A5746B" w:rsidRDefault="00A50000" w:rsidP="00A50000">
            <w:pPr>
              <w:jc w:val="center"/>
              <w:rPr>
                <w:sz w:val="20"/>
                <w:szCs w:val="20"/>
              </w:rPr>
            </w:pPr>
            <w:r w:rsidRPr="00A5746B">
              <w:rPr>
                <w:sz w:val="20"/>
                <w:szCs w:val="20"/>
              </w:rPr>
              <w:t>0,030</w:t>
            </w:r>
          </w:p>
        </w:tc>
        <w:tc>
          <w:tcPr>
            <w:tcW w:w="297" w:type="pct"/>
            <w:tcBorders>
              <w:right w:val="single" w:sz="4" w:space="0" w:color="auto"/>
            </w:tcBorders>
            <w:vAlign w:val="center"/>
          </w:tcPr>
          <w:p w:rsidR="00A50000" w:rsidRPr="00A5746B" w:rsidRDefault="00A50000" w:rsidP="00A50000">
            <w:pPr>
              <w:jc w:val="center"/>
              <w:rPr>
                <w:sz w:val="20"/>
                <w:szCs w:val="20"/>
              </w:rPr>
            </w:pPr>
            <w:r w:rsidRPr="00A5746B">
              <w:rPr>
                <w:sz w:val="20"/>
                <w:szCs w:val="20"/>
              </w:rPr>
              <w:t>0,031</w:t>
            </w:r>
          </w:p>
        </w:tc>
        <w:tc>
          <w:tcPr>
            <w:tcW w:w="588" w:type="pct"/>
            <w:tcBorders>
              <w:right w:val="single" w:sz="4" w:space="0" w:color="auto"/>
            </w:tcBorders>
            <w:vAlign w:val="center"/>
          </w:tcPr>
          <w:p w:rsidR="00A50000" w:rsidRPr="00A5746B" w:rsidRDefault="00A50000" w:rsidP="00A50000">
            <w:pPr>
              <w:jc w:val="center"/>
              <w:rPr>
                <w:sz w:val="20"/>
                <w:szCs w:val="20"/>
              </w:rPr>
            </w:pPr>
            <w:r w:rsidRPr="00A5746B">
              <w:rPr>
                <w:sz w:val="20"/>
                <w:szCs w:val="20"/>
              </w:rPr>
              <w:t>0,031</w:t>
            </w:r>
          </w:p>
        </w:tc>
        <w:tc>
          <w:tcPr>
            <w:tcW w:w="723" w:type="pct"/>
            <w:tcBorders>
              <w:right w:val="single" w:sz="4" w:space="0" w:color="auto"/>
            </w:tcBorders>
            <w:vAlign w:val="center"/>
          </w:tcPr>
          <w:p w:rsidR="00A50000" w:rsidRPr="00A5746B" w:rsidRDefault="00A50000" w:rsidP="00E37EB7">
            <w:pPr>
              <w:jc w:val="center"/>
              <w:rPr>
                <w:rFonts w:eastAsia="Times New Roman"/>
                <w:sz w:val="20"/>
                <w:szCs w:val="20"/>
                <w:lang w:eastAsia="ru-RU"/>
              </w:rPr>
            </w:pPr>
            <w:r w:rsidRPr="00A5746B">
              <w:rPr>
                <w:rFonts w:eastAsia="Times New Roman"/>
                <w:sz w:val="20"/>
                <w:szCs w:val="20"/>
                <w:lang w:eastAsia="ru-RU"/>
              </w:rPr>
              <w:t>-</w:t>
            </w:r>
          </w:p>
        </w:tc>
        <w:tc>
          <w:tcPr>
            <w:tcW w:w="379" w:type="pct"/>
            <w:tcBorders>
              <w:right w:val="single" w:sz="4" w:space="0" w:color="auto"/>
            </w:tcBorders>
            <w:vAlign w:val="center"/>
          </w:tcPr>
          <w:p w:rsidR="00A50000" w:rsidRPr="00A5746B" w:rsidRDefault="00A50000">
            <w:pPr>
              <w:jc w:val="center"/>
              <w:rPr>
                <w:sz w:val="22"/>
              </w:rPr>
            </w:pPr>
            <w:r w:rsidRPr="00A5746B">
              <w:rPr>
                <w:sz w:val="22"/>
              </w:rPr>
              <w:t>0,030</w:t>
            </w:r>
          </w:p>
        </w:tc>
        <w:tc>
          <w:tcPr>
            <w:tcW w:w="273" w:type="pct"/>
            <w:tcBorders>
              <w:right w:val="single" w:sz="4" w:space="0" w:color="auto"/>
            </w:tcBorders>
            <w:vAlign w:val="center"/>
          </w:tcPr>
          <w:p w:rsidR="00A50000" w:rsidRPr="00A5746B" w:rsidRDefault="00A50000">
            <w:pPr>
              <w:jc w:val="center"/>
              <w:rPr>
                <w:sz w:val="20"/>
                <w:szCs w:val="20"/>
              </w:rPr>
            </w:pPr>
            <w:r w:rsidRPr="00A5746B">
              <w:rPr>
                <w:sz w:val="20"/>
                <w:szCs w:val="20"/>
              </w:rPr>
              <w:t>0,031</w:t>
            </w:r>
          </w:p>
        </w:tc>
        <w:tc>
          <w:tcPr>
            <w:tcW w:w="588" w:type="pct"/>
            <w:tcBorders>
              <w:right w:val="single" w:sz="4" w:space="0" w:color="auto"/>
            </w:tcBorders>
            <w:vAlign w:val="center"/>
          </w:tcPr>
          <w:p w:rsidR="00A50000" w:rsidRPr="00A5746B" w:rsidRDefault="00A50000">
            <w:pPr>
              <w:jc w:val="center"/>
              <w:rPr>
                <w:sz w:val="20"/>
                <w:szCs w:val="20"/>
              </w:rPr>
            </w:pPr>
            <w:r w:rsidRPr="00A5746B">
              <w:rPr>
                <w:sz w:val="20"/>
                <w:szCs w:val="20"/>
              </w:rPr>
              <w:t>0,031</w:t>
            </w:r>
          </w:p>
        </w:tc>
        <w:tc>
          <w:tcPr>
            <w:tcW w:w="746" w:type="pct"/>
            <w:tcBorders>
              <w:right w:val="single" w:sz="4" w:space="0" w:color="auto"/>
            </w:tcBorders>
            <w:vAlign w:val="center"/>
          </w:tcPr>
          <w:p w:rsidR="00A50000" w:rsidRPr="00A5746B" w:rsidRDefault="00A50000" w:rsidP="00E37EB7">
            <w:pPr>
              <w:jc w:val="center"/>
              <w:rPr>
                <w:rFonts w:eastAsia="Times New Roman"/>
                <w:sz w:val="20"/>
                <w:szCs w:val="20"/>
                <w:lang w:eastAsia="ru-RU"/>
              </w:rPr>
            </w:pPr>
            <w:r w:rsidRPr="00A5746B">
              <w:rPr>
                <w:rFonts w:eastAsia="Times New Roman"/>
                <w:sz w:val="20"/>
                <w:szCs w:val="20"/>
                <w:lang w:eastAsia="ru-RU"/>
              </w:rPr>
              <w:t>-</w:t>
            </w:r>
          </w:p>
        </w:tc>
      </w:tr>
      <w:tr w:rsidR="00A50000" w:rsidRPr="00A5746B" w:rsidTr="006436E6">
        <w:trPr>
          <w:trHeight w:val="451"/>
        </w:trPr>
        <w:tc>
          <w:tcPr>
            <w:tcW w:w="981" w:type="pct"/>
            <w:shd w:val="clear" w:color="auto" w:fill="auto"/>
            <w:vAlign w:val="center"/>
          </w:tcPr>
          <w:p w:rsidR="00A50000" w:rsidRPr="00A5746B" w:rsidRDefault="00A50000" w:rsidP="00A50000">
            <w:pPr>
              <w:jc w:val="center"/>
              <w:rPr>
                <w:sz w:val="22"/>
              </w:rPr>
            </w:pPr>
            <w:r w:rsidRPr="00A5746B">
              <w:rPr>
                <w:sz w:val="22"/>
              </w:rPr>
              <w:t>Котельная (п.Яр, ул. Гор</w:t>
            </w:r>
            <w:r w:rsidRPr="00A5746B">
              <w:rPr>
                <w:sz w:val="22"/>
              </w:rPr>
              <w:t>ь</w:t>
            </w:r>
            <w:r w:rsidRPr="00A5746B">
              <w:rPr>
                <w:sz w:val="22"/>
              </w:rPr>
              <w:t>кого, 23)</w:t>
            </w:r>
          </w:p>
        </w:tc>
        <w:tc>
          <w:tcPr>
            <w:tcW w:w="425" w:type="pct"/>
            <w:vAlign w:val="center"/>
          </w:tcPr>
          <w:p w:rsidR="00A50000" w:rsidRPr="00A5746B" w:rsidRDefault="00A50000" w:rsidP="00A50000">
            <w:pPr>
              <w:jc w:val="center"/>
              <w:rPr>
                <w:sz w:val="20"/>
                <w:szCs w:val="20"/>
              </w:rPr>
            </w:pPr>
            <w:r w:rsidRPr="00A5746B">
              <w:rPr>
                <w:sz w:val="20"/>
                <w:szCs w:val="20"/>
              </w:rPr>
              <w:t>0,212</w:t>
            </w:r>
          </w:p>
        </w:tc>
        <w:tc>
          <w:tcPr>
            <w:tcW w:w="297" w:type="pct"/>
            <w:tcBorders>
              <w:right w:val="single" w:sz="4" w:space="0" w:color="auto"/>
            </w:tcBorders>
            <w:vAlign w:val="center"/>
          </w:tcPr>
          <w:p w:rsidR="00A50000" w:rsidRPr="00A5746B" w:rsidRDefault="00A50000" w:rsidP="00A50000">
            <w:pPr>
              <w:jc w:val="center"/>
              <w:rPr>
                <w:sz w:val="20"/>
                <w:szCs w:val="20"/>
              </w:rPr>
            </w:pPr>
            <w:r w:rsidRPr="00A5746B">
              <w:rPr>
                <w:sz w:val="20"/>
                <w:szCs w:val="20"/>
              </w:rPr>
              <w:t>0,107</w:t>
            </w:r>
          </w:p>
        </w:tc>
        <w:tc>
          <w:tcPr>
            <w:tcW w:w="588" w:type="pct"/>
            <w:tcBorders>
              <w:right w:val="single" w:sz="4" w:space="0" w:color="auto"/>
            </w:tcBorders>
            <w:vAlign w:val="center"/>
          </w:tcPr>
          <w:p w:rsidR="00A50000" w:rsidRPr="00A5746B" w:rsidRDefault="00A50000" w:rsidP="00A50000">
            <w:pPr>
              <w:jc w:val="center"/>
              <w:rPr>
                <w:sz w:val="20"/>
                <w:szCs w:val="20"/>
              </w:rPr>
            </w:pPr>
            <w:r w:rsidRPr="00A5746B">
              <w:rPr>
                <w:sz w:val="20"/>
                <w:szCs w:val="20"/>
              </w:rPr>
              <w:t>0,107</w:t>
            </w:r>
          </w:p>
        </w:tc>
        <w:tc>
          <w:tcPr>
            <w:tcW w:w="723" w:type="pct"/>
            <w:tcBorders>
              <w:right w:val="single" w:sz="4" w:space="0" w:color="auto"/>
            </w:tcBorders>
            <w:vAlign w:val="center"/>
          </w:tcPr>
          <w:p w:rsidR="00A50000" w:rsidRPr="00A5746B" w:rsidRDefault="00A50000" w:rsidP="00E37EB7">
            <w:pPr>
              <w:jc w:val="center"/>
              <w:rPr>
                <w:rFonts w:eastAsia="Times New Roman"/>
                <w:sz w:val="20"/>
                <w:szCs w:val="20"/>
                <w:lang w:eastAsia="ru-RU"/>
              </w:rPr>
            </w:pPr>
          </w:p>
        </w:tc>
        <w:tc>
          <w:tcPr>
            <w:tcW w:w="379" w:type="pct"/>
            <w:tcBorders>
              <w:right w:val="single" w:sz="4" w:space="0" w:color="auto"/>
            </w:tcBorders>
            <w:vAlign w:val="center"/>
          </w:tcPr>
          <w:p w:rsidR="00A50000" w:rsidRPr="00A5746B" w:rsidRDefault="00A50000">
            <w:pPr>
              <w:jc w:val="center"/>
              <w:rPr>
                <w:sz w:val="22"/>
              </w:rPr>
            </w:pPr>
            <w:r w:rsidRPr="00A5746B">
              <w:rPr>
                <w:sz w:val="22"/>
              </w:rPr>
              <w:t>0,212</w:t>
            </w:r>
          </w:p>
        </w:tc>
        <w:tc>
          <w:tcPr>
            <w:tcW w:w="273" w:type="pct"/>
            <w:tcBorders>
              <w:right w:val="single" w:sz="4" w:space="0" w:color="auto"/>
            </w:tcBorders>
            <w:vAlign w:val="center"/>
          </w:tcPr>
          <w:p w:rsidR="00A50000" w:rsidRPr="00A5746B" w:rsidRDefault="00A50000">
            <w:pPr>
              <w:jc w:val="center"/>
              <w:rPr>
                <w:sz w:val="20"/>
                <w:szCs w:val="20"/>
              </w:rPr>
            </w:pPr>
            <w:r w:rsidRPr="00A5746B">
              <w:rPr>
                <w:sz w:val="20"/>
                <w:szCs w:val="20"/>
              </w:rPr>
              <w:t>0,107</w:t>
            </w:r>
          </w:p>
        </w:tc>
        <w:tc>
          <w:tcPr>
            <w:tcW w:w="588" w:type="pct"/>
            <w:tcBorders>
              <w:right w:val="single" w:sz="4" w:space="0" w:color="auto"/>
            </w:tcBorders>
            <w:vAlign w:val="center"/>
          </w:tcPr>
          <w:p w:rsidR="00A50000" w:rsidRPr="00A5746B" w:rsidRDefault="00A50000">
            <w:pPr>
              <w:jc w:val="center"/>
              <w:rPr>
                <w:sz w:val="20"/>
                <w:szCs w:val="20"/>
              </w:rPr>
            </w:pPr>
            <w:r w:rsidRPr="00A5746B">
              <w:rPr>
                <w:sz w:val="20"/>
                <w:szCs w:val="20"/>
              </w:rPr>
              <w:t>0,107</w:t>
            </w:r>
          </w:p>
        </w:tc>
        <w:tc>
          <w:tcPr>
            <w:tcW w:w="746" w:type="pct"/>
            <w:tcBorders>
              <w:right w:val="single" w:sz="4" w:space="0" w:color="auto"/>
            </w:tcBorders>
            <w:vAlign w:val="center"/>
          </w:tcPr>
          <w:p w:rsidR="00A50000" w:rsidRPr="00A5746B" w:rsidRDefault="00A50000" w:rsidP="00E37EB7">
            <w:pPr>
              <w:jc w:val="center"/>
              <w:rPr>
                <w:rFonts w:eastAsia="Times New Roman"/>
                <w:sz w:val="20"/>
                <w:szCs w:val="20"/>
                <w:lang w:eastAsia="ru-RU"/>
              </w:rPr>
            </w:pPr>
          </w:p>
        </w:tc>
      </w:tr>
      <w:tr w:rsidR="00A50000" w:rsidRPr="00A5746B" w:rsidTr="006436E6">
        <w:trPr>
          <w:trHeight w:val="451"/>
        </w:trPr>
        <w:tc>
          <w:tcPr>
            <w:tcW w:w="981" w:type="pct"/>
            <w:shd w:val="clear" w:color="auto" w:fill="auto"/>
            <w:vAlign w:val="center"/>
          </w:tcPr>
          <w:p w:rsidR="00A50000" w:rsidRPr="00A5746B" w:rsidRDefault="00504481" w:rsidP="00A50000">
            <w:pPr>
              <w:jc w:val="center"/>
              <w:rPr>
                <w:sz w:val="22"/>
              </w:rPr>
            </w:pPr>
            <w:r>
              <w:rPr>
                <w:sz w:val="22"/>
              </w:rPr>
              <w:t>Котельная</w:t>
            </w:r>
            <w:r w:rsidR="00A50000" w:rsidRPr="00A5746B">
              <w:rPr>
                <w:sz w:val="22"/>
              </w:rPr>
              <w:t xml:space="preserve"> (с.Пудем, ул. Горького, 49а, А)</w:t>
            </w:r>
          </w:p>
        </w:tc>
        <w:tc>
          <w:tcPr>
            <w:tcW w:w="425" w:type="pct"/>
            <w:vAlign w:val="center"/>
          </w:tcPr>
          <w:p w:rsidR="00A50000" w:rsidRPr="00A5746B" w:rsidRDefault="00A50000" w:rsidP="00A50000">
            <w:pPr>
              <w:jc w:val="center"/>
              <w:rPr>
                <w:sz w:val="20"/>
                <w:szCs w:val="20"/>
              </w:rPr>
            </w:pPr>
            <w:r w:rsidRPr="00A5746B">
              <w:rPr>
                <w:sz w:val="20"/>
                <w:szCs w:val="20"/>
              </w:rPr>
              <w:t>0,163</w:t>
            </w:r>
          </w:p>
        </w:tc>
        <w:tc>
          <w:tcPr>
            <w:tcW w:w="297" w:type="pct"/>
            <w:tcBorders>
              <w:right w:val="single" w:sz="4" w:space="0" w:color="auto"/>
            </w:tcBorders>
            <w:vAlign w:val="center"/>
          </w:tcPr>
          <w:p w:rsidR="00A50000" w:rsidRPr="00A5746B" w:rsidRDefault="00A50000" w:rsidP="00A50000">
            <w:pPr>
              <w:jc w:val="center"/>
              <w:rPr>
                <w:sz w:val="20"/>
                <w:szCs w:val="20"/>
              </w:rPr>
            </w:pPr>
            <w:r w:rsidRPr="00A5746B">
              <w:rPr>
                <w:sz w:val="20"/>
                <w:szCs w:val="20"/>
              </w:rPr>
              <w:t>0,081</w:t>
            </w:r>
          </w:p>
        </w:tc>
        <w:tc>
          <w:tcPr>
            <w:tcW w:w="588" w:type="pct"/>
            <w:tcBorders>
              <w:right w:val="single" w:sz="4" w:space="0" w:color="auto"/>
            </w:tcBorders>
            <w:vAlign w:val="center"/>
          </w:tcPr>
          <w:p w:rsidR="00A50000" w:rsidRPr="00A5746B" w:rsidRDefault="00A50000" w:rsidP="00A50000">
            <w:pPr>
              <w:jc w:val="center"/>
              <w:rPr>
                <w:sz w:val="20"/>
                <w:szCs w:val="20"/>
              </w:rPr>
            </w:pPr>
            <w:r w:rsidRPr="00A5746B">
              <w:rPr>
                <w:sz w:val="20"/>
                <w:szCs w:val="20"/>
              </w:rPr>
              <w:t>0,081</w:t>
            </w:r>
          </w:p>
        </w:tc>
        <w:tc>
          <w:tcPr>
            <w:tcW w:w="723" w:type="pct"/>
            <w:tcBorders>
              <w:right w:val="single" w:sz="4" w:space="0" w:color="auto"/>
            </w:tcBorders>
            <w:vAlign w:val="center"/>
          </w:tcPr>
          <w:p w:rsidR="00A50000" w:rsidRPr="00A5746B" w:rsidRDefault="00A50000" w:rsidP="00E37EB7">
            <w:pPr>
              <w:jc w:val="center"/>
              <w:rPr>
                <w:rFonts w:eastAsia="Times New Roman"/>
                <w:sz w:val="20"/>
                <w:szCs w:val="20"/>
                <w:lang w:eastAsia="ru-RU"/>
              </w:rPr>
            </w:pPr>
          </w:p>
        </w:tc>
        <w:tc>
          <w:tcPr>
            <w:tcW w:w="379" w:type="pct"/>
            <w:tcBorders>
              <w:right w:val="single" w:sz="4" w:space="0" w:color="auto"/>
            </w:tcBorders>
            <w:vAlign w:val="center"/>
          </w:tcPr>
          <w:p w:rsidR="00A50000" w:rsidRPr="00A5746B" w:rsidRDefault="00A50000">
            <w:pPr>
              <w:jc w:val="center"/>
              <w:rPr>
                <w:sz w:val="22"/>
              </w:rPr>
            </w:pPr>
            <w:r w:rsidRPr="00A5746B">
              <w:rPr>
                <w:sz w:val="22"/>
              </w:rPr>
              <w:t>0,267</w:t>
            </w:r>
          </w:p>
        </w:tc>
        <w:tc>
          <w:tcPr>
            <w:tcW w:w="273" w:type="pct"/>
            <w:tcBorders>
              <w:right w:val="single" w:sz="4" w:space="0" w:color="auto"/>
            </w:tcBorders>
            <w:vAlign w:val="center"/>
          </w:tcPr>
          <w:p w:rsidR="00A50000" w:rsidRPr="00A5746B" w:rsidRDefault="00A50000">
            <w:pPr>
              <w:jc w:val="center"/>
              <w:rPr>
                <w:sz w:val="20"/>
                <w:szCs w:val="20"/>
              </w:rPr>
            </w:pPr>
            <w:r w:rsidRPr="00A5746B">
              <w:rPr>
                <w:sz w:val="20"/>
                <w:szCs w:val="20"/>
              </w:rPr>
              <w:t>0,133</w:t>
            </w:r>
          </w:p>
        </w:tc>
        <w:tc>
          <w:tcPr>
            <w:tcW w:w="588" w:type="pct"/>
            <w:tcBorders>
              <w:right w:val="single" w:sz="4" w:space="0" w:color="auto"/>
            </w:tcBorders>
            <w:vAlign w:val="center"/>
          </w:tcPr>
          <w:p w:rsidR="00A50000" w:rsidRPr="00A5746B" w:rsidRDefault="00A50000">
            <w:pPr>
              <w:jc w:val="center"/>
              <w:rPr>
                <w:sz w:val="20"/>
                <w:szCs w:val="20"/>
              </w:rPr>
            </w:pPr>
            <w:r w:rsidRPr="00A5746B">
              <w:rPr>
                <w:sz w:val="20"/>
                <w:szCs w:val="20"/>
              </w:rPr>
              <w:t>0,133</w:t>
            </w:r>
          </w:p>
        </w:tc>
        <w:tc>
          <w:tcPr>
            <w:tcW w:w="746" w:type="pct"/>
            <w:tcBorders>
              <w:right w:val="single" w:sz="4" w:space="0" w:color="auto"/>
            </w:tcBorders>
            <w:vAlign w:val="center"/>
          </w:tcPr>
          <w:p w:rsidR="00A50000" w:rsidRPr="00A5746B" w:rsidRDefault="00A50000" w:rsidP="00E37EB7">
            <w:pPr>
              <w:jc w:val="center"/>
              <w:rPr>
                <w:rFonts w:eastAsia="Times New Roman"/>
                <w:sz w:val="20"/>
                <w:szCs w:val="20"/>
                <w:lang w:eastAsia="ru-RU"/>
              </w:rPr>
            </w:pPr>
          </w:p>
        </w:tc>
      </w:tr>
      <w:tr w:rsidR="00A50000" w:rsidRPr="00A5746B" w:rsidTr="006436E6">
        <w:trPr>
          <w:trHeight w:val="451"/>
        </w:trPr>
        <w:tc>
          <w:tcPr>
            <w:tcW w:w="981" w:type="pct"/>
            <w:shd w:val="clear" w:color="auto" w:fill="auto"/>
            <w:vAlign w:val="center"/>
          </w:tcPr>
          <w:p w:rsidR="00A50000" w:rsidRPr="00A5746B" w:rsidRDefault="00A50000" w:rsidP="00A50000">
            <w:pPr>
              <w:jc w:val="center"/>
              <w:rPr>
                <w:sz w:val="22"/>
              </w:rPr>
            </w:pPr>
            <w:r w:rsidRPr="00A5746B">
              <w:rPr>
                <w:sz w:val="22"/>
              </w:rPr>
              <w:t>Котельная (с.Никольское, ул. Центральная, 4)</w:t>
            </w:r>
          </w:p>
        </w:tc>
        <w:tc>
          <w:tcPr>
            <w:tcW w:w="425" w:type="pct"/>
            <w:vAlign w:val="center"/>
          </w:tcPr>
          <w:p w:rsidR="00A50000" w:rsidRPr="00A5746B" w:rsidRDefault="00A50000" w:rsidP="00A50000">
            <w:pPr>
              <w:jc w:val="center"/>
              <w:rPr>
                <w:sz w:val="20"/>
                <w:szCs w:val="20"/>
              </w:rPr>
            </w:pPr>
            <w:r w:rsidRPr="00A5746B">
              <w:rPr>
                <w:sz w:val="20"/>
                <w:szCs w:val="20"/>
              </w:rPr>
              <w:t>0,135</w:t>
            </w:r>
          </w:p>
        </w:tc>
        <w:tc>
          <w:tcPr>
            <w:tcW w:w="297" w:type="pct"/>
            <w:tcBorders>
              <w:right w:val="single" w:sz="4" w:space="0" w:color="auto"/>
            </w:tcBorders>
            <w:vAlign w:val="center"/>
          </w:tcPr>
          <w:p w:rsidR="00A50000" w:rsidRPr="00A5746B" w:rsidRDefault="00A50000" w:rsidP="00A50000">
            <w:pPr>
              <w:jc w:val="center"/>
              <w:rPr>
                <w:sz w:val="20"/>
                <w:szCs w:val="20"/>
              </w:rPr>
            </w:pPr>
            <w:r w:rsidRPr="00A5746B">
              <w:rPr>
                <w:sz w:val="20"/>
                <w:szCs w:val="20"/>
              </w:rPr>
              <w:t>0,086</w:t>
            </w:r>
          </w:p>
        </w:tc>
        <w:tc>
          <w:tcPr>
            <w:tcW w:w="588" w:type="pct"/>
            <w:tcBorders>
              <w:right w:val="single" w:sz="4" w:space="0" w:color="auto"/>
            </w:tcBorders>
            <w:vAlign w:val="center"/>
          </w:tcPr>
          <w:p w:rsidR="00A50000" w:rsidRPr="00A5746B" w:rsidRDefault="00A50000" w:rsidP="00A50000">
            <w:pPr>
              <w:jc w:val="center"/>
              <w:rPr>
                <w:sz w:val="20"/>
                <w:szCs w:val="20"/>
              </w:rPr>
            </w:pPr>
            <w:r w:rsidRPr="00A5746B">
              <w:rPr>
                <w:sz w:val="20"/>
                <w:szCs w:val="20"/>
              </w:rPr>
              <w:t>0,086</w:t>
            </w:r>
          </w:p>
        </w:tc>
        <w:tc>
          <w:tcPr>
            <w:tcW w:w="723" w:type="pct"/>
            <w:tcBorders>
              <w:right w:val="single" w:sz="4" w:space="0" w:color="auto"/>
            </w:tcBorders>
            <w:vAlign w:val="center"/>
          </w:tcPr>
          <w:p w:rsidR="00A50000" w:rsidRPr="00A5746B" w:rsidRDefault="00A50000" w:rsidP="00E37EB7">
            <w:pPr>
              <w:jc w:val="center"/>
              <w:rPr>
                <w:rFonts w:eastAsia="Times New Roman"/>
                <w:sz w:val="20"/>
                <w:szCs w:val="20"/>
                <w:lang w:eastAsia="ru-RU"/>
              </w:rPr>
            </w:pPr>
          </w:p>
        </w:tc>
        <w:tc>
          <w:tcPr>
            <w:tcW w:w="379" w:type="pct"/>
            <w:tcBorders>
              <w:right w:val="single" w:sz="4" w:space="0" w:color="auto"/>
            </w:tcBorders>
            <w:vAlign w:val="center"/>
          </w:tcPr>
          <w:p w:rsidR="00A50000" w:rsidRPr="00A5746B" w:rsidRDefault="00A50000">
            <w:pPr>
              <w:jc w:val="center"/>
              <w:rPr>
                <w:sz w:val="22"/>
              </w:rPr>
            </w:pPr>
            <w:r w:rsidRPr="00A5746B">
              <w:rPr>
                <w:sz w:val="22"/>
              </w:rPr>
              <w:t>0,135</w:t>
            </w:r>
          </w:p>
        </w:tc>
        <w:tc>
          <w:tcPr>
            <w:tcW w:w="273" w:type="pct"/>
            <w:tcBorders>
              <w:right w:val="single" w:sz="4" w:space="0" w:color="auto"/>
            </w:tcBorders>
            <w:vAlign w:val="center"/>
          </w:tcPr>
          <w:p w:rsidR="00A50000" w:rsidRPr="00A5746B" w:rsidRDefault="00A50000">
            <w:pPr>
              <w:jc w:val="center"/>
              <w:rPr>
                <w:sz w:val="20"/>
                <w:szCs w:val="20"/>
              </w:rPr>
            </w:pPr>
            <w:r w:rsidRPr="00A5746B">
              <w:rPr>
                <w:sz w:val="20"/>
                <w:szCs w:val="20"/>
              </w:rPr>
              <w:t>0,086</w:t>
            </w:r>
          </w:p>
        </w:tc>
        <w:tc>
          <w:tcPr>
            <w:tcW w:w="588" w:type="pct"/>
            <w:tcBorders>
              <w:right w:val="single" w:sz="4" w:space="0" w:color="auto"/>
            </w:tcBorders>
            <w:vAlign w:val="center"/>
          </w:tcPr>
          <w:p w:rsidR="00A50000" w:rsidRPr="00A5746B" w:rsidRDefault="00A50000">
            <w:pPr>
              <w:jc w:val="center"/>
              <w:rPr>
                <w:sz w:val="20"/>
                <w:szCs w:val="20"/>
              </w:rPr>
            </w:pPr>
            <w:r w:rsidRPr="00A5746B">
              <w:rPr>
                <w:sz w:val="20"/>
                <w:szCs w:val="20"/>
              </w:rPr>
              <w:t>0,086</w:t>
            </w:r>
          </w:p>
        </w:tc>
        <w:tc>
          <w:tcPr>
            <w:tcW w:w="746" w:type="pct"/>
            <w:tcBorders>
              <w:right w:val="single" w:sz="4" w:space="0" w:color="auto"/>
            </w:tcBorders>
            <w:vAlign w:val="center"/>
          </w:tcPr>
          <w:p w:rsidR="00A50000" w:rsidRPr="00A5746B" w:rsidRDefault="00A50000" w:rsidP="00E37EB7">
            <w:pPr>
              <w:jc w:val="center"/>
              <w:rPr>
                <w:rFonts w:eastAsia="Times New Roman"/>
                <w:sz w:val="20"/>
                <w:szCs w:val="20"/>
                <w:lang w:eastAsia="ru-RU"/>
              </w:rPr>
            </w:pPr>
          </w:p>
        </w:tc>
      </w:tr>
      <w:tr w:rsidR="00A50000" w:rsidRPr="00A5746B" w:rsidTr="006436E6">
        <w:trPr>
          <w:trHeight w:val="451"/>
        </w:trPr>
        <w:tc>
          <w:tcPr>
            <w:tcW w:w="981" w:type="pct"/>
            <w:shd w:val="clear" w:color="auto" w:fill="auto"/>
            <w:vAlign w:val="center"/>
          </w:tcPr>
          <w:p w:rsidR="00A50000" w:rsidRPr="00A5746B" w:rsidRDefault="00A50000" w:rsidP="00A50000">
            <w:pPr>
              <w:jc w:val="center"/>
              <w:rPr>
                <w:sz w:val="22"/>
              </w:rPr>
            </w:pPr>
            <w:r w:rsidRPr="00A5746B">
              <w:rPr>
                <w:sz w:val="22"/>
              </w:rPr>
              <w:t>Котельная (с.Елово, ул. Школьная, 11а)</w:t>
            </w:r>
          </w:p>
        </w:tc>
        <w:tc>
          <w:tcPr>
            <w:tcW w:w="425" w:type="pct"/>
            <w:vAlign w:val="center"/>
          </w:tcPr>
          <w:p w:rsidR="00A50000" w:rsidRPr="00A5746B" w:rsidRDefault="00A50000" w:rsidP="00A50000">
            <w:pPr>
              <w:jc w:val="center"/>
              <w:rPr>
                <w:sz w:val="20"/>
                <w:szCs w:val="20"/>
              </w:rPr>
            </w:pPr>
            <w:r w:rsidRPr="00A5746B">
              <w:rPr>
                <w:sz w:val="20"/>
                <w:szCs w:val="20"/>
              </w:rPr>
              <w:t>0,116</w:t>
            </w:r>
          </w:p>
        </w:tc>
        <w:tc>
          <w:tcPr>
            <w:tcW w:w="297" w:type="pct"/>
            <w:tcBorders>
              <w:right w:val="single" w:sz="4" w:space="0" w:color="auto"/>
            </w:tcBorders>
            <w:vAlign w:val="center"/>
          </w:tcPr>
          <w:p w:rsidR="00A50000" w:rsidRPr="00A5746B" w:rsidRDefault="00A50000" w:rsidP="00A50000">
            <w:pPr>
              <w:jc w:val="center"/>
              <w:rPr>
                <w:sz w:val="20"/>
                <w:szCs w:val="20"/>
              </w:rPr>
            </w:pPr>
            <w:r w:rsidRPr="00A5746B">
              <w:rPr>
                <w:sz w:val="20"/>
                <w:szCs w:val="20"/>
              </w:rPr>
              <w:t>0,067</w:t>
            </w:r>
          </w:p>
        </w:tc>
        <w:tc>
          <w:tcPr>
            <w:tcW w:w="588" w:type="pct"/>
            <w:tcBorders>
              <w:right w:val="single" w:sz="4" w:space="0" w:color="auto"/>
            </w:tcBorders>
            <w:vAlign w:val="center"/>
          </w:tcPr>
          <w:p w:rsidR="00A50000" w:rsidRPr="00A5746B" w:rsidRDefault="00A50000" w:rsidP="00A50000">
            <w:pPr>
              <w:jc w:val="center"/>
              <w:rPr>
                <w:sz w:val="20"/>
                <w:szCs w:val="20"/>
              </w:rPr>
            </w:pPr>
            <w:r w:rsidRPr="00A5746B">
              <w:rPr>
                <w:sz w:val="20"/>
                <w:szCs w:val="20"/>
              </w:rPr>
              <w:t>0,067</w:t>
            </w:r>
          </w:p>
        </w:tc>
        <w:tc>
          <w:tcPr>
            <w:tcW w:w="723" w:type="pct"/>
            <w:tcBorders>
              <w:right w:val="single" w:sz="4" w:space="0" w:color="auto"/>
            </w:tcBorders>
            <w:vAlign w:val="center"/>
          </w:tcPr>
          <w:p w:rsidR="00A50000" w:rsidRPr="00A5746B" w:rsidRDefault="00A50000" w:rsidP="00E37EB7">
            <w:pPr>
              <w:jc w:val="center"/>
              <w:rPr>
                <w:rFonts w:eastAsia="Times New Roman"/>
                <w:sz w:val="20"/>
                <w:szCs w:val="20"/>
                <w:lang w:eastAsia="ru-RU"/>
              </w:rPr>
            </w:pPr>
          </w:p>
        </w:tc>
        <w:tc>
          <w:tcPr>
            <w:tcW w:w="379" w:type="pct"/>
            <w:tcBorders>
              <w:right w:val="single" w:sz="4" w:space="0" w:color="auto"/>
            </w:tcBorders>
            <w:vAlign w:val="center"/>
          </w:tcPr>
          <w:p w:rsidR="00A50000" w:rsidRPr="00A5746B" w:rsidRDefault="00A50000">
            <w:pPr>
              <w:jc w:val="center"/>
              <w:rPr>
                <w:sz w:val="22"/>
              </w:rPr>
            </w:pPr>
            <w:r w:rsidRPr="00A5746B">
              <w:rPr>
                <w:sz w:val="22"/>
              </w:rPr>
              <w:t>0,116</w:t>
            </w:r>
          </w:p>
        </w:tc>
        <w:tc>
          <w:tcPr>
            <w:tcW w:w="273" w:type="pct"/>
            <w:tcBorders>
              <w:right w:val="single" w:sz="4" w:space="0" w:color="auto"/>
            </w:tcBorders>
            <w:vAlign w:val="center"/>
          </w:tcPr>
          <w:p w:rsidR="00A50000" w:rsidRPr="00A5746B" w:rsidRDefault="00A50000">
            <w:pPr>
              <w:jc w:val="center"/>
              <w:rPr>
                <w:sz w:val="20"/>
                <w:szCs w:val="20"/>
              </w:rPr>
            </w:pPr>
            <w:r w:rsidRPr="00A5746B">
              <w:rPr>
                <w:sz w:val="20"/>
                <w:szCs w:val="20"/>
              </w:rPr>
              <w:t>0,067</w:t>
            </w:r>
          </w:p>
        </w:tc>
        <w:tc>
          <w:tcPr>
            <w:tcW w:w="588" w:type="pct"/>
            <w:tcBorders>
              <w:right w:val="single" w:sz="4" w:space="0" w:color="auto"/>
            </w:tcBorders>
            <w:vAlign w:val="center"/>
          </w:tcPr>
          <w:p w:rsidR="00A50000" w:rsidRPr="00A5746B" w:rsidRDefault="00A50000">
            <w:pPr>
              <w:jc w:val="center"/>
              <w:rPr>
                <w:sz w:val="20"/>
                <w:szCs w:val="20"/>
              </w:rPr>
            </w:pPr>
            <w:r w:rsidRPr="00A5746B">
              <w:rPr>
                <w:sz w:val="20"/>
                <w:szCs w:val="20"/>
              </w:rPr>
              <w:t>0,067</w:t>
            </w:r>
          </w:p>
        </w:tc>
        <w:tc>
          <w:tcPr>
            <w:tcW w:w="746" w:type="pct"/>
            <w:tcBorders>
              <w:right w:val="single" w:sz="4" w:space="0" w:color="auto"/>
            </w:tcBorders>
            <w:vAlign w:val="center"/>
          </w:tcPr>
          <w:p w:rsidR="00A50000" w:rsidRPr="00A5746B" w:rsidRDefault="00A50000" w:rsidP="00E37EB7">
            <w:pPr>
              <w:jc w:val="center"/>
              <w:rPr>
                <w:rFonts w:eastAsia="Times New Roman"/>
                <w:sz w:val="20"/>
                <w:szCs w:val="20"/>
                <w:lang w:eastAsia="ru-RU"/>
              </w:rPr>
            </w:pPr>
          </w:p>
        </w:tc>
      </w:tr>
      <w:tr w:rsidR="00A50000" w:rsidRPr="00A5746B" w:rsidTr="006436E6">
        <w:trPr>
          <w:trHeight w:val="451"/>
        </w:trPr>
        <w:tc>
          <w:tcPr>
            <w:tcW w:w="981" w:type="pct"/>
            <w:shd w:val="clear" w:color="auto" w:fill="auto"/>
            <w:vAlign w:val="center"/>
          </w:tcPr>
          <w:p w:rsidR="00A50000" w:rsidRPr="00A5746B" w:rsidRDefault="00A50000" w:rsidP="00A50000">
            <w:pPr>
              <w:jc w:val="center"/>
              <w:rPr>
                <w:sz w:val="22"/>
              </w:rPr>
            </w:pPr>
            <w:r w:rsidRPr="00A5746B">
              <w:rPr>
                <w:sz w:val="22"/>
              </w:rPr>
              <w:t>Котельная (п.Яр, ул. Прол</w:t>
            </w:r>
            <w:r w:rsidRPr="00A5746B">
              <w:rPr>
                <w:sz w:val="22"/>
              </w:rPr>
              <w:t>е</w:t>
            </w:r>
            <w:r w:rsidRPr="00A5746B">
              <w:rPr>
                <w:sz w:val="22"/>
              </w:rPr>
              <w:t>тарская, 14)</w:t>
            </w:r>
          </w:p>
        </w:tc>
        <w:tc>
          <w:tcPr>
            <w:tcW w:w="425" w:type="pct"/>
            <w:vAlign w:val="center"/>
          </w:tcPr>
          <w:p w:rsidR="00A50000" w:rsidRPr="00A5746B" w:rsidRDefault="00A50000" w:rsidP="00A50000">
            <w:pPr>
              <w:jc w:val="center"/>
              <w:rPr>
                <w:sz w:val="20"/>
                <w:szCs w:val="20"/>
              </w:rPr>
            </w:pPr>
            <w:r w:rsidRPr="00A5746B">
              <w:rPr>
                <w:sz w:val="20"/>
                <w:szCs w:val="20"/>
              </w:rPr>
              <w:t>0,041</w:t>
            </w:r>
          </w:p>
        </w:tc>
        <w:tc>
          <w:tcPr>
            <w:tcW w:w="297" w:type="pct"/>
            <w:tcBorders>
              <w:right w:val="single" w:sz="4" w:space="0" w:color="auto"/>
            </w:tcBorders>
            <w:vAlign w:val="center"/>
          </w:tcPr>
          <w:p w:rsidR="00A50000" w:rsidRPr="00A5746B" w:rsidRDefault="00A50000" w:rsidP="00A50000">
            <w:pPr>
              <w:jc w:val="center"/>
              <w:rPr>
                <w:sz w:val="20"/>
                <w:szCs w:val="20"/>
              </w:rPr>
            </w:pPr>
            <w:r w:rsidRPr="00A5746B">
              <w:rPr>
                <w:sz w:val="20"/>
                <w:szCs w:val="20"/>
              </w:rPr>
              <w:t>0,034</w:t>
            </w:r>
          </w:p>
        </w:tc>
        <w:tc>
          <w:tcPr>
            <w:tcW w:w="588" w:type="pct"/>
            <w:tcBorders>
              <w:right w:val="single" w:sz="4" w:space="0" w:color="auto"/>
            </w:tcBorders>
            <w:vAlign w:val="center"/>
          </w:tcPr>
          <w:p w:rsidR="00A50000" w:rsidRPr="00A5746B" w:rsidRDefault="00A50000" w:rsidP="00A50000">
            <w:pPr>
              <w:jc w:val="center"/>
              <w:rPr>
                <w:sz w:val="20"/>
                <w:szCs w:val="20"/>
              </w:rPr>
            </w:pPr>
            <w:r w:rsidRPr="00A5746B">
              <w:rPr>
                <w:sz w:val="20"/>
                <w:szCs w:val="20"/>
              </w:rPr>
              <w:t>0,034</w:t>
            </w:r>
          </w:p>
        </w:tc>
        <w:tc>
          <w:tcPr>
            <w:tcW w:w="723" w:type="pct"/>
            <w:tcBorders>
              <w:right w:val="single" w:sz="4" w:space="0" w:color="auto"/>
            </w:tcBorders>
            <w:vAlign w:val="center"/>
          </w:tcPr>
          <w:p w:rsidR="00A50000" w:rsidRPr="00A5746B" w:rsidRDefault="00A50000" w:rsidP="00E37EB7">
            <w:pPr>
              <w:jc w:val="center"/>
              <w:rPr>
                <w:rFonts w:eastAsia="Times New Roman"/>
                <w:sz w:val="20"/>
                <w:szCs w:val="20"/>
                <w:lang w:eastAsia="ru-RU"/>
              </w:rPr>
            </w:pPr>
          </w:p>
        </w:tc>
        <w:tc>
          <w:tcPr>
            <w:tcW w:w="379" w:type="pct"/>
            <w:tcBorders>
              <w:right w:val="single" w:sz="4" w:space="0" w:color="auto"/>
            </w:tcBorders>
            <w:vAlign w:val="center"/>
          </w:tcPr>
          <w:p w:rsidR="00A50000" w:rsidRPr="00A5746B" w:rsidRDefault="00A50000">
            <w:pPr>
              <w:jc w:val="center"/>
              <w:rPr>
                <w:sz w:val="22"/>
              </w:rPr>
            </w:pPr>
            <w:r w:rsidRPr="00A5746B">
              <w:rPr>
                <w:sz w:val="22"/>
              </w:rPr>
              <w:t>0,121</w:t>
            </w:r>
          </w:p>
        </w:tc>
        <w:tc>
          <w:tcPr>
            <w:tcW w:w="273" w:type="pct"/>
            <w:tcBorders>
              <w:right w:val="single" w:sz="4" w:space="0" w:color="auto"/>
            </w:tcBorders>
            <w:vAlign w:val="center"/>
          </w:tcPr>
          <w:p w:rsidR="00A50000" w:rsidRPr="00A5746B" w:rsidRDefault="00A50000">
            <w:pPr>
              <w:jc w:val="center"/>
              <w:rPr>
                <w:sz w:val="20"/>
                <w:szCs w:val="20"/>
              </w:rPr>
            </w:pPr>
            <w:r w:rsidRPr="00A5746B">
              <w:rPr>
                <w:sz w:val="20"/>
                <w:szCs w:val="20"/>
              </w:rPr>
              <w:t>0,099</w:t>
            </w:r>
          </w:p>
        </w:tc>
        <w:tc>
          <w:tcPr>
            <w:tcW w:w="588" w:type="pct"/>
            <w:tcBorders>
              <w:right w:val="single" w:sz="4" w:space="0" w:color="auto"/>
            </w:tcBorders>
            <w:vAlign w:val="center"/>
          </w:tcPr>
          <w:p w:rsidR="00A50000" w:rsidRPr="00A5746B" w:rsidRDefault="00A50000">
            <w:pPr>
              <w:jc w:val="center"/>
              <w:rPr>
                <w:sz w:val="20"/>
                <w:szCs w:val="20"/>
              </w:rPr>
            </w:pPr>
            <w:r w:rsidRPr="00A5746B">
              <w:rPr>
                <w:sz w:val="20"/>
                <w:szCs w:val="20"/>
              </w:rPr>
              <w:t>0,099</w:t>
            </w:r>
          </w:p>
        </w:tc>
        <w:tc>
          <w:tcPr>
            <w:tcW w:w="746" w:type="pct"/>
            <w:tcBorders>
              <w:right w:val="single" w:sz="4" w:space="0" w:color="auto"/>
            </w:tcBorders>
            <w:vAlign w:val="center"/>
          </w:tcPr>
          <w:p w:rsidR="00A50000" w:rsidRPr="00A5746B" w:rsidRDefault="00A50000" w:rsidP="00E37EB7">
            <w:pPr>
              <w:jc w:val="center"/>
              <w:rPr>
                <w:rFonts w:eastAsia="Times New Roman"/>
                <w:sz w:val="20"/>
                <w:szCs w:val="20"/>
                <w:lang w:eastAsia="ru-RU"/>
              </w:rPr>
            </w:pPr>
          </w:p>
        </w:tc>
      </w:tr>
      <w:tr w:rsidR="00A50000" w:rsidRPr="00A5746B" w:rsidTr="006436E6">
        <w:trPr>
          <w:trHeight w:val="451"/>
        </w:trPr>
        <w:tc>
          <w:tcPr>
            <w:tcW w:w="981" w:type="pct"/>
            <w:shd w:val="clear" w:color="auto" w:fill="auto"/>
            <w:vAlign w:val="center"/>
          </w:tcPr>
          <w:p w:rsidR="00A50000" w:rsidRPr="00A5746B" w:rsidRDefault="00A50000" w:rsidP="00A50000">
            <w:pPr>
              <w:jc w:val="center"/>
              <w:rPr>
                <w:sz w:val="22"/>
              </w:rPr>
            </w:pPr>
            <w:r w:rsidRPr="00A5746B">
              <w:rPr>
                <w:sz w:val="22"/>
              </w:rPr>
              <w:lastRenderedPageBreak/>
              <w:t>Котельная (п. Яр, пер. Яр-пост, 1-1а)</w:t>
            </w:r>
          </w:p>
        </w:tc>
        <w:tc>
          <w:tcPr>
            <w:tcW w:w="425" w:type="pct"/>
            <w:vAlign w:val="center"/>
          </w:tcPr>
          <w:p w:rsidR="00A50000" w:rsidRPr="00A5746B" w:rsidRDefault="00A50000" w:rsidP="00A50000">
            <w:pPr>
              <w:jc w:val="center"/>
              <w:rPr>
                <w:sz w:val="20"/>
                <w:szCs w:val="20"/>
              </w:rPr>
            </w:pPr>
            <w:r w:rsidRPr="00A5746B">
              <w:rPr>
                <w:sz w:val="20"/>
                <w:szCs w:val="20"/>
              </w:rPr>
              <w:t>0,650</w:t>
            </w:r>
          </w:p>
        </w:tc>
        <w:tc>
          <w:tcPr>
            <w:tcW w:w="297" w:type="pct"/>
            <w:tcBorders>
              <w:right w:val="single" w:sz="4" w:space="0" w:color="auto"/>
            </w:tcBorders>
            <w:vAlign w:val="center"/>
          </w:tcPr>
          <w:p w:rsidR="00A50000" w:rsidRPr="00A5746B" w:rsidRDefault="00A50000" w:rsidP="00A50000">
            <w:pPr>
              <w:jc w:val="center"/>
              <w:rPr>
                <w:sz w:val="20"/>
                <w:szCs w:val="20"/>
              </w:rPr>
            </w:pPr>
            <w:r w:rsidRPr="00A5746B">
              <w:rPr>
                <w:sz w:val="20"/>
                <w:szCs w:val="20"/>
              </w:rPr>
              <w:t>0,681</w:t>
            </w:r>
          </w:p>
        </w:tc>
        <w:tc>
          <w:tcPr>
            <w:tcW w:w="588" w:type="pct"/>
            <w:tcBorders>
              <w:right w:val="single" w:sz="4" w:space="0" w:color="auto"/>
            </w:tcBorders>
            <w:vAlign w:val="center"/>
          </w:tcPr>
          <w:p w:rsidR="00A50000" w:rsidRPr="00A5746B" w:rsidRDefault="00A50000" w:rsidP="00A50000">
            <w:pPr>
              <w:jc w:val="center"/>
              <w:rPr>
                <w:sz w:val="20"/>
                <w:szCs w:val="20"/>
              </w:rPr>
            </w:pPr>
            <w:r w:rsidRPr="00A5746B">
              <w:rPr>
                <w:sz w:val="20"/>
                <w:szCs w:val="20"/>
              </w:rPr>
              <w:t>0,681</w:t>
            </w:r>
          </w:p>
        </w:tc>
        <w:tc>
          <w:tcPr>
            <w:tcW w:w="723" w:type="pct"/>
            <w:tcBorders>
              <w:right w:val="single" w:sz="4" w:space="0" w:color="auto"/>
            </w:tcBorders>
            <w:vAlign w:val="center"/>
          </w:tcPr>
          <w:p w:rsidR="00A50000" w:rsidRPr="00A5746B" w:rsidRDefault="00A50000" w:rsidP="00E37EB7">
            <w:pPr>
              <w:jc w:val="center"/>
              <w:rPr>
                <w:rFonts w:eastAsia="Times New Roman"/>
                <w:sz w:val="20"/>
                <w:szCs w:val="20"/>
                <w:lang w:eastAsia="ru-RU"/>
              </w:rPr>
            </w:pPr>
          </w:p>
        </w:tc>
        <w:tc>
          <w:tcPr>
            <w:tcW w:w="379" w:type="pct"/>
            <w:tcBorders>
              <w:right w:val="single" w:sz="4" w:space="0" w:color="auto"/>
            </w:tcBorders>
            <w:vAlign w:val="center"/>
          </w:tcPr>
          <w:p w:rsidR="00A50000" w:rsidRPr="00A5746B" w:rsidRDefault="00A50000">
            <w:pPr>
              <w:jc w:val="center"/>
              <w:rPr>
                <w:sz w:val="22"/>
              </w:rPr>
            </w:pPr>
            <w:r w:rsidRPr="00A5746B">
              <w:rPr>
                <w:sz w:val="22"/>
              </w:rPr>
              <w:t>0,650</w:t>
            </w:r>
          </w:p>
        </w:tc>
        <w:tc>
          <w:tcPr>
            <w:tcW w:w="273" w:type="pct"/>
            <w:tcBorders>
              <w:right w:val="single" w:sz="4" w:space="0" w:color="auto"/>
            </w:tcBorders>
            <w:vAlign w:val="center"/>
          </w:tcPr>
          <w:p w:rsidR="00A50000" w:rsidRPr="00A5746B" w:rsidRDefault="00A50000">
            <w:pPr>
              <w:jc w:val="center"/>
              <w:rPr>
                <w:sz w:val="20"/>
                <w:szCs w:val="20"/>
              </w:rPr>
            </w:pPr>
            <w:r w:rsidRPr="00A5746B">
              <w:rPr>
                <w:sz w:val="20"/>
                <w:szCs w:val="20"/>
              </w:rPr>
              <w:t>0,681</w:t>
            </w:r>
          </w:p>
        </w:tc>
        <w:tc>
          <w:tcPr>
            <w:tcW w:w="588" w:type="pct"/>
            <w:tcBorders>
              <w:right w:val="single" w:sz="4" w:space="0" w:color="auto"/>
            </w:tcBorders>
            <w:vAlign w:val="center"/>
          </w:tcPr>
          <w:p w:rsidR="00A50000" w:rsidRPr="00A5746B" w:rsidRDefault="00A50000">
            <w:pPr>
              <w:jc w:val="center"/>
              <w:rPr>
                <w:sz w:val="20"/>
                <w:szCs w:val="20"/>
              </w:rPr>
            </w:pPr>
            <w:r w:rsidRPr="00A5746B">
              <w:rPr>
                <w:sz w:val="20"/>
                <w:szCs w:val="20"/>
              </w:rPr>
              <w:t>0,681</w:t>
            </w:r>
          </w:p>
        </w:tc>
        <w:tc>
          <w:tcPr>
            <w:tcW w:w="746" w:type="pct"/>
            <w:tcBorders>
              <w:right w:val="single" w:sz="4" w:space="0" w:color="auto"/>
            </w:tcBorders>
            <w:vAlign w:val="center"/>
          </w:tcPr>
          <w:p w:rsidR="00A50000" w:rsidRPr="00A5746B" w:rsidRDefault="00A50000" w:rsidP="00E37EB7">
            <w:pPr>
              <w:jc w:val="center"/>
              <w:rPr>
                <w:rFonts w:eastAsia="Times New Roman"/>
                <w:sz w:val="20"/>
                <w:szCs w:val="20"/>
                <w:lang w:eastAsia="ru-RU"/>
              </w:rPr>
            </w:pPr>
          </w:p>
        </w:tc>
      </w:tr>
    </w:tbl>
    <w:p w:rsidR="00E41D8B" w:rsidRPr="00A5746B" w:rsidRDefault="00E41D8B"/>
    <w:p w:rsidR="003125E4" w:rsidRPr="00A5746B" w:rsidRDefault="00F8193E" w:rsidP="0006129B">
      <w:pPr>
        <w:pStyle w:val="21"/>
        <w:spacing w:line="240" w:lineRule="auto"/>
      </w:pPr>
      <w:bookmarkStart w:id="209" w:name="_Toc121588524"/>
      <w:r w:rsidRPr="00A5746B">
        <w:t>6.2 М</w:t>
      </w:r>
      <w:r w:rsidR="008B4EE3" w:rsidRPr="00A5746B">
        <w:t>аксимальный и среднечасовой расход теплоносителя (расход сетевой воды) на горячее водоснабжение потребителей с и</w:t>
      </w:r>
      <w:r w:rsidR="008B4EE3" w:rsidRPr="00A5746B">
        <w:t>с</w:t>
      </w:r>
      <w:r w:rsidR="008B4EE3" w:rsidRPr="00A5746B">
        <w:t>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w:t>
      </w:r>
      <w:r w:rsidR="008B4EE3" w:rsidRPr="00A5746B">
        <w:t>ы</w:t>
      </w:r>
      <w:r w:rsidR="008B4EE3" w:rsidRPr="00A5746B">
        <w:t>тую систему горячего водоснабжения</w:t>
      </w:r>
      <w:bookmarkEnd w:id="209"/>
    </w:p>
    <w:p w:rsidR="00A50000" w:rsidRPr="00A5746B" w:rsidRDefault="00A50000" w:rsidP="00A50000">
      <w:pPr>
        <w:pStyle w:val="Affb"/>
        <w:rPr>
          <w:szCs w:val="24"/>
        </w:rPr>
      </w:pPr>
      <w:r w:rsidRPr="00A5746B">
        <w:t>В зоне действия котельной (п.Яр, ул. Ф.Васильева, 6а) предусмотрено горячее водоснабжение, система теплоснабжения - закрытая. Под</w:t>
      </w:r>
      <w:r w:rsidRPr="00A5746B">
        <w:t>о</w:t>
      </w:r>
      <w:r w:rsidRPr="00A5746B">
        <w:t xml:space="preserve">грев воды для нужд ГВС осуществляется на котельной с использованием теплообменного оборудования. </w:t>
      </w:r>
      <w:r w:rsidRPr="00A5746B">
        <w:rPr>
          <w:szCs w:val="24"/>
        </w:rPr>
        <w:t xml:space="preserve">Тепловые сети котельной выполнены в 4-х трубном исполнении. </w:t>
      </w:r>
    </w:p>
    <w:p w:rsidR="007066AC" w:rsidRPr="00A5746B" w:rsidRDefault="007066AC" w:rsidP="007066AC">
      <w:pPr>
        <w:pStyle w:val="Affb"/>
        <w:rPr>
          <w:szCs w:val="24"/>
        </w:rPr>
      </w:pPr>
      <w:r w:rsidRPr="00A5746B">
        <w:rPr>
          <w:szCs w:val="24"/>
        </w:rPr>
        <w:t xml:space="preserve">Централизованное горячее водоснабжение на территории </w:t>
      </w:r>
      <w:r w:rsidR="00E37EB7" w:rsidRPr="00A5746B">
        <w:rPr>
          <w:szCs w:val="24"/>
        </w:rPr>
        <w:t>округа</w:t>
      </w:r>
      <w:r w:rsidRPr="00A5746B">
        <w:rPr>
          <w:szCs w:val="24"/>
        </w:rPr>
        <w:t xml:space="preserve"> </w:t>
      </w:r>
      <w:r w:rsidR="003D0EF6" w:rsidRPr="00A5746B">
        <w:rPr>
          <w:szCs w:val="24"/>
        </w:rPr>
        <w:t>с использованием открытых схем теплоснабжения не осуществляется.</w:t>
      </w:r>
    </w:p>
    <w:p w:rsidR="003125E4" w:rsidRPr="00A5746B" w:rsidRDefault="00F8193E" w:rsidP="0006129B">
      <w:pPr>
        <w:pStyle w:val="21"/>
        <w:spacing w:line="240" w:lineRule="auto"/>
      </w:pPr>
      <w:bookmarkStart w:id="210" w:name="_Toc121588525"/>
      <w:r w:rsidRPr="00A5746B">
        <w:t>6.3 С</w:t>
      </w:r>
      <w:r w:rsidR="008B4EE3" w:rsidRPr="00A5746B">
        <w:t>ведения о наличии баков-аккумуляторов</w:t>
      </w:r>
      <w:bookmarkEnd w:id="210"/>
    </w:p>
    <w:p w:rsidR="009D0A52" w:rsidRPr="00A5746B" w:rsidRDefault="00A50000" w:rsidP="00E37EB7">
      <w:pPr>
        <w:pStyle w:val="Affb"/>
      </w:pPr>
      <w:r w:rsidRPr="00A5746B">
        <w:t>Сведения о наличии баков-аккумуляторов на источниках теплоснабжения не представлены.</w:t>
      </w:r>
    </w:p>
    <w:p w:rsidR="003125E4" w:rsidRPr="00A5746B" w:rsidRDefault="00F8193E" w:rsidP="0006129B">
      <w:pPr>
        <w:pStyle w:val="21"/>
        <w:spacing w:line="240" w:lineRule="auto"/>
      </w:pPr>
      <w:bookmarkStart w:id="211" w:name="_Toc121588526"/>
      <w:r w:rsidRPr="00A5746B">
        <w:t>6.4 Н</w:t>
      </w:r>
      <w:r w:rsidR="008B4EE3" w:rsidRPr="00A5746B">
        <w:t>ормативный и фактический (для эксплуатационного и аварийного режимов) часовой расход подпиточной воды в зоне де</w:t>
      </w:r>
      <w:r w:rsidR="008B4EE3" w:rsidRPr="00A5746B">
        <w:t>й</w:t>
      </w:r>
      <w:r w:rsidR="008B4EE3" w:rsidRPr="00A5746B">
        <w:t>ствия источников тепловой энергии</w:t>
      </w:r>
      <w:bookmarkEnd w:id="211"/>
    </w:p>
    <w:p w:rsidR="004E4FD0" w:rsidRPr="00A5746B" w:rsidRDefault="004E4FD0" w:rsidP="0006129B">
      <w:pPr>
        <w:widowControl w:val="0"/>
        <w:autoSpaceDE w:val="0"/>
        <w:autoSpaceDN w:val="0"/>
        <w:adjustRightInd w:val="0"/>
        <w:ind w:firstLine="566"/>
        <w:rPr>
          <w:szCs w:val="24"/>
        </w:rPr>
      </w:pPr>
      <w:r w:rsidRPr="00A5746B">
        <w:rPr>
          <w:szCs w:val="24"/>
        </w:rPr>
        <w:t xml:space="preserve">Согласно требованию </w:t>
      </w:r>
      <w:r w:rsidR="00C879D3" w:rsidRPr="00A5746B">
        <w:rPr>
          <w:szCs w:val="24"/>
        </w:rPr>
        <w:t>СП 124.13330.2012. «Свод правил. Тепловые сети. Актуализированная редакция СНиП 41-02-2003»</w:t>
      </w:r>
      <w:r w:rsidRPr="00A5746B">
        <w:rPr>
          <w:szCs w:val="24"/>
        </w:rPr>
        <w:t>, для открытых и закрытых систем теплоснабжения должна предусматриваться дополнительно аварийная подпитка химически не обработанной и не деаэрир</w:t>
      </w:r>
      <w:r w:rsidRPr="00A5746B">
        <w:rPr>
          <w:szCs w:val="24"/>
        </w:rPr>
        <w:t>о</w:t>
      </w:r>
      <w:r w:rsidRPr="00A5746B">
        <w:rPr>
          <w:szCs w:val="24"/>
        </w:rPr>
        <w:t>ванной водой, расх</w:t>
      </w:r>
      <w:r w:rsidR="002664F2" w:rsidRPr="00A5746B">
        <w:rPr>
          <w:szCs w:val="24"/>
        </w:rPr>
        <w:t xml:space="preserve">од </w:t>
      </w:r>
      <w:r w:rsidRPr="00A5746B">
        <w:rPr>
          <w:szCs w:val="24"/>
        </w:rPr>
        <w:t>которой принимается в количестве 2% среднегодового объема воды в тепловой сети и присоединенных системах тепл</w:t>
      </w:r>
      <w:r w:rsidRPr="00A5746B">
        <w:rPr>
          <w:szCs w:val="24"/>
        </w:rPr>
        <w:t>о</w:t>
      </w:r>
      <w:r w:rsidRPr="00A5746B">
        <w:rPr>
          <w:szCs w:val="24"/>
        </w:rPr>
        <w:t>снабжения независимо от схемы присоединения (за исключением систем горячего водоснабжения, присоединенных через водоподогреватели), если другое не предусмотрено проектными (эксплуатационными) решениями. При наличии нескольких отдельных тепловых сетей, отходящих от коллектора источника тепла, аварийную подпитку допускается определять только для одной наибольшей по объему тепловой сети.</w:t>
      </w:r>
    </w:p>
    <w:p w:rsidR="00A5746B" w:rsidRDefault="00A5746B" w:rsidP="0006129B">
      <w:pPr>
        <w:pStyle w:val="aff9"/>
        <w:spacing w:line="240" w:lineRule="auto"/>
      </w:pPr>
    </w:p>
    <w:p w:rsidR="00A5746B" w:rsidRDefault="00A5746B" w:rsidP="0006129B">
      <w:pPr>
        <w:pStyle w:val="aff9"/>
        <w:spacing w:line="240" w:lineRule="auto"/>
      </w:pPr>
    </w:p>
    <w:p w:rsidR="00A5746B" w:rsidRDefault="00A5746B" w:rsidP="0006129B">
      <w:pPr>
        <w:pStyle w:val="aff9"/>
        <w:spacing w:line="240" w:lineRule="auto"/>
      </w:pPr>
    </w:p>
    <w:p w:rsidR="004E4FD0" w:rsidRPr="00A5746B" w:rsidRDefault="004E4FD0" w:rsidP="0006129B">
      <w:pPr>
        <w:pStyle w:val="aff9"/>
        <w:spacing w:line="240" w:lineRule="auto"/>
      </w:pPr>
      <w:r w:rsidRPr="00A5746B">
        <w:lastRenderedPageBreak/>
        <w:t xml:space="preserve">Таблица </w:t>
      </w:r>
      <w:r w:rsidR="008A3CE6" w:rsidRPr="00A5746B">
        <w:fldChar w:fldCharType="begin"/>
      </w:r>
      <w:r w:rsidR="006972A4" w:rsidRPr="00A5746B">
        <w:instrText xml:space="preserve"> SEQ Таблица \* ARABIC </w:instrText>
      </w:r>
      <w:r w:rsidR="008A3CE6" w:rsidRPr="00A5746B">
        <w:fldChar w:fldCharType="separate"/>
      </w:r>
      <w:r w:rsidR="00A5746B" w:rsidRPr="00A5746B">
        <w:rPr>
          <w:noProof/>
        </w:rPr>
        <w:t>52</w:t>
      </w:r>
      <w:r w:rsidR="008A3CE6" w:rsidRPr="00A5746B">
        <w:rPr>
          <w:noProof/>
        </w:rPr>
        <w:fldChar w:fldCharType="end"/>
      </w:r>
      <w:r w:rsidRPr="00A5746B">
        <w:t xml:space="preserve"> </w:t>
      </w:r>
      <w:r w:rsidR="00F408F2" w:rsidRPr="00A5746B">
        <w:t>–</w:t>
      </w:r>
      <w:r w:rsidRPr="00A5746B">
        <w:t xml:space="preserve"> Существующие и перспективные балансы производительности водоподготовительных установок </w:t>
      </w:r>
      <w:r w:rsidR="00310B69" w:rsidRPr="00A5746B">
        <w:t>для эксплуатационного и аварийного режимов</w:t>
      </w:r>
      <w:r w:rsidR="008F7A0C" w:rsidRPr="00A5746B">
        <w:t xml:space="preserve"> работы источников тепловой энергии</w:t>
      </w:r>
    </w:p>
    <w:tbl>
      <w:tblPr>
        <w:tblW w:w="496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2"/>
        <w:gridCol w:w="5529"/>
        <w:gridCol w:w="1264"/>
        <w:gridCol w:w="962"/>
        <w:gridCol w:w="931"/>
        <w:gridCol w:w="933"/>
        <w:gridCol w:w="933"/>
        <w:gridCol w:w="933"/>
        <w:gridCol w:w="933"/>
        <w:gridCol w:w="933"/>
        <w:gridCol w:w="931"/>
      </w:tblGrid>
      <w:tr w:rsidR="00354E62" w:rsidRPr="00A5746B" w:rsidTr="00A50000">
        <w:trPr>
          <w:cantSplit/>
          <w:tblHeader/>
        </w:trPr>
        <w:tc>
          <w:tcPr>
            <w:tcW w:w="225" w:type="pct"/>
            <w:shd w:val="clear" w:color="auto" w:fill="auto"/>
            <w:vAlign w:val="center"/>
            <w:hideMark/>
          </w:tcPr>
          <w:p w:rsidR="00354E62" w:rsidRPr="00A5746B" w:rsidRDefault="00354E62" w:rsidP="0006129B">
            <w:pPr>
              <w:rPr>
                <w:rFonts w:eastAsia="Times New Roman"/>
                <w:sz w:val="22"/>
                <w:lang w:eastAsia="ru-RU"/>
              </w:rPr>
            </w:pPr>
            <w:r w:rsidRPr="00A5746B">
              <w:rPr>
                <w:rFonts w:eastAsia="Times New Roman"/>
                <w:sz w:val="22"/>
                <w:lang w:eastAsia="ru-RU"/>
              </w:rPr>
              <w:t>№ п/п</w:t>
            </w:r>
          </w:p>
        </w:tc>
        <w:tc>
          <w:tcPr>
            <w:tcW w:w="1849" w:type="pct"/>
            <w:shd w:val="clear" w:color="auto" w:fill="auto"/>
            <w:vAlign w:val="center"/>
            <w:hideMark/>
          </w:tcPr>
          <w:p w:rsidR="00354E62" w:rsidRPr="00A5746B" w:rsidRDefault="00354E62" w:rsidP="0006129B">
            <w:pPr>
              <w:jc w:val="center"/>
              <w:rPr>
                <w:rFonts w:eastAsia="Times New Roman"/>
                <w:sz w:val="22"/>
                <w:lang w:eastAsia="ru-RU"/>
              </w:rPr>
            </w:pPr>
            <w:r w:rsidRPr="00A5746B">
              <w:rPr>
                <w:rFonts w:eastAsia="Times New Roman"/>
                <w:sz w:val="22"/>
                <w:lang w:eastAsia="ru-RU"/>
              </w:rPr>
              <w:t>Показатели баланса производительности СХВП</w:t>
            </w:r>
          </w:p>
        </w:tc>
        <w:tc>
          <w:tcPr>
            <w:tcW w:w="423" w:type="pct"/>
            <w:shd w:val="clear" w:color="auto" w:fill="auto"/>
            <w:vAlign w:val="center"/>
            <w:hideMark/>
          </w:tcPr>
          <w:p w:rsidR="00354E62" w:rsidRPr="00A5746B" w:rsidRDefault="00354E62" w:rsidP="0006129B">
            <w:pPr>
              <w:jc w:val="center"/>
              <w:rPr>
                <w:rFonts w:eastAsia="Times New Roman"/>
                <w:sz w:val="22"/>
                <w:lang w:eastAsia="ru-RU"/>
              </w:rPr>
            </w:pPr>
            <w:r w:rsidRPr="00A5746B">
              <w:rPr>
                <w:rFonts w:eastAsia="Times New Roman"/>
                <w:sz w:val="22"/>
                <w:lang w:eastAsia="ru-RU"/>
              </w:rPr>
              <w:t>Ед. изм.</w:t>
            </w:r>
          </w:p>
        </w:tc>
        <w:tc>
          <w:tcPr>
            <w:tcW w:w="322" w:type="pct"/>
            <w:shd w:val="clear" w:color="auto" w:fill="auto"/>
            <w:vAlign w:val="center"/>
            <w:hideMark/>
          </w:tcPr>
          <w:p w:rsidR="00354E62" w:rsidRPr="00A5746B" w:rsidRDefault="00354E62" w:rsidP="00A50000">
            <w:pPr>
              <w:jc w:val="center"/>
              <w:rPr>
                <w:rFonts w:eastAsia="Times New Roman"/>
                <w:iCs/>
                <w:sz w:val="22"/>
                <w:lang w:eastAsia="ru-RU"/>
              </w:rPr>
            </w:pPr>
            <w:r w:rsidRPr="00A5746B">
              <w:rPr>
                <w:rFonts w:eastAsia="Times New Roman"/>
                <w:iCs/>
                <w:sz w:val="22"/>
                <w:lang w:eastAsia="ru-RU"/>
              </w:rPr>
              <w:t>2021</w:t>
            </w:r>
          </w:p>
        </w:tc>
        <w:tc>
          <w:tcPr>
            <w:tcW w:w="311" w:type="pct"/>
            <w:shd w:val="clear" w:color="auto" w:fill="auto"/>
            <w:vAlign w:val="center"/>
            <w:hideMark/>
          </w:tcPr>
          <w:p w:rsidR="00354E62" w:rsidRPr="00A5746B" w:rsidRDefault="00354E62" w:rsidP="00354E62">
            <w:pPr>
              <w:jc w:val="center"/>
              <w:rPr>
                <w:rFonts w:eastAsia="Times New Roman"/>
                <w:sz w:val="20"/>
                <w:lang w:eastAsia="ru-RU"/>
              </w:rPr>
            </w:pPr>
            <w:r w:rsidRPr="00A5746B">
              <w:rPr>
                <w:rFonts w:eastAsia="Times New Roman"/>
                <w:sz w:val="20"/>
                <w:lang w:eastAsia="ru-RU"/>
              </w:rPr>
              <w:t>2022</w:t>
            </w:r>
          </w:p>
        </w:tc>
        <w:tc>
          <w:tcPr>
            <w:tcW w:w="312" w:type="pct"/>
            <w:shd w:val="clear" w:color="auto" w:fill="auto"/>
            <w:vAlign w:val="center"/>
            <w:hideMark/>
          </w:tcPr>
          <w:p w:rsidR="00354E62" w:rsidRPr="00A5746B" w:rsidRDefault="00354E62" w:rsidP="00354E62">
            <w:pPr>
              <w:jc w:val="center"/>
              <w:rPr>
                <w:rFonts w:eastAsia="Times New Roman"/>
                <w:sz w:val="22"/>
                <w:lang w:eastAsia="ru-RU"/>
              </w:rPr>
            </w:pPr>
            <w:r w:rsidRPr="00A5746B">
              <w:rPr>
                <w:rFonts w:eastAsia="Times New Roman"/>
                <w:sz w:val="22"/>
                <w:lang w:eastAsia="ru-RU"/>
              </w:rPr>
              <w:t>2023</w:t>
            </w:r>
          </w:p>
        </w:tc>
        <w:tc>
          <w:tcPr>
            <w:tcW w:w="312" w:type="pct"/>
            <w:shd w:val="clear" w:color="auto" w:fill="auto"/>
            <w:vAlign w:val="center"/>
            <w:hideMark/>
          </w:tcPr>
          <w:p w:rsidR="00354E62" w:rsidRPr="00A5746B" w:rsidRDefault="00354E62" w:rsidP="00354E62">
            <w:pPr>
              <w:jc w:val="center"/>
              <w:rPr>
                <w:rFonts w:eastAsia="Times New Roman"/>
                <w:sz w:val="22"/>
                <w:lang w:eastAsia="ru-RU"/>
              </w:rPr>
            </w:pPr>
            <w:r w:rsidRPr="00A5746B">
              <w:rPr>
                <w:rFonts w:eastAsia="Times New Roman"/>
                <w:sz w:val="22"/>
                <w:lang w:eastAsia="ru-RU"/>
              </w:rPr>
              <w:t>2024</w:t>
            </w:r>
          </w:p>
        </w:tc>
        <w:tc>
          <w:tcPr>
            <w:tcW w:w="312" w:type="pct"/>
            <w:shd w:val="clear" w:color="auto" w:fill="auto"/>
            <w:vAlign w:val="center"/>
            <w:hideMark/>
          </w:tcPr>
          <w:p w:rsidR="00354E62" w:rsidRPr="00A5746B" w:rsidRDefault="00354E62" w:rsidP="00354E62">
            <w:pPr>
              <w:jc w:val="center"/>
              <w:rPr>
                <w:rFonts w:eastAsia="Times New Roman"/>
                <w:sz w:val="22"/>
                <w:lang w:eastAsia="ru-RU"/>
              </w:rPr>
            </w:pPr>
            <w:r w:rsidRPr="00A5746B">
              <w:rPr>
                <w:rFonts w:eastAsia="Times New Roman"/>
                <w:sz w:val="22"/>
                <w:lang w:eastAsia="ru-RU"/>
              </w:rPr>
              <w:t>2025</w:t>
            </w:r>
          </w:p>
        </w:tc>
        <w:tc>
          <w:tcPr>
            <w:tcW w:w="312" w:type="pct"/>
            <w:shd w:val="clear" w:color="auto" w:fill="auto"/>
            <w:vAlign w:val="center"/>
            <w:hideMark/>
          </w:tcPr>
          <w:p w:rsidR="00354E62" w:rsidRPr="00A5746B" w:rsidRDefault="00354E62" w:rsidP="00354E62">
            <w:pPr>
              <w:jc w:val="center"/>
              <w:rPr>
                <w:rFonts w:eastAsia="Times New Roman"/>
                <w:sz w:val="22"/>
                <w:lang w:eastAsia="ru-RU"/>
              </w:rPr>
            </w:pPr>
            <w:r w:rsidRPr="00A5746B">
              <w:rPr>
                <w:rFonts w:eastAsia="Times New Roman"/>
                <w:sz w:val="22"/>
                <w:lang w:eastAsia="ru-RU"/>
              </w:rPr>
              <w:t>2026</w:t>
            </w:r>
          </w:p>
        </w:tc>
        <w:tc>
          <w:tcPr>
            <w:tcW w:w="312" w:type="pct"/>
            <w:shd w:val="clear" w:color="auto" w:fill="auto"/>
            <w:vAlign w:val="center"/>
            <w:hideMark/>
          </w:tcPr>
          <w:p w:rsidR="00354E62" w:rsidRPr="00A5746B" w:rsidRDefault="00354E62" w:rsidP="00354E62">
            <w:pPr>
              <w:jc w:val="center"/>
              <w:rPr>
                <w:rFonts w:eastAsia="Times New Roman"/>
                <w:sz w:val="22"/>
                <w:lang w:eastAsia="ru-RU"/>
              </w:rPr>
            </w:pPr>
            <w:r w:rsidRPr="00A5746B">
              <w:rPr>
                <w:rFonts w:eastAsia="Times New Roman"/>
                <w:sz w:val="22"/>
                <w:lang w:eastAsia="ru-RU"/>
              </w:rPr>
              <w:t>2027</w:t>
            </w:r>
          </w:p>
        </w:tc>
        <w:tc>
          <w:tcPr>
            <w:tcW w:w="311" w:type="pct"/>
            <w:vAlign w:val="center"/>
          </w:tcPr>
          <w:p w:rsidR="00354E62" w:rsidRPr="00A5746B" w:rsidRDefault="00354E62" w:rsidP="00354E62">
            <w:pPr>
              <w:jc w:val="center"/>
              <w:rPr>
                <w:rFonts w:eastAsia="Times New Roman"/>
                <w:sz w:val="22"/>
                <w:lang w:eastAsia="ru-RU"/>
              </w:rPr>
            </w:pPr>
            <w:r w:rsidRPr="00A5746B">
              <w:rPr>
                <w:rFonts w:eastAsia="Times New Roman"/>
                <w:sz w:val="22"/>
                <w:lang w:eastAsia="ru-RU"/>
              </w:rPr>
              <w:t>2028-2032</w:t>
            </w:r>
          </w:p>
        </w:tc>
      </w:tr>
      <w:tr w:rsidR="00354E62" w:rsidRPr="00A5746B" w:rsidTr="008840C0">
        <w:trPr>
          <w:cantSplit/>
        </w:trPr>
        <w:tc>
          <w:tcPr>
            <w:tcW w:w="225" w:type="pct"/>
            <w:shd w:val="clear" w:color="auto" w:fill="auto"/>
            <w:vAlign w:val="bottom"/>
          </w:tcPr>
          <w:p w:rsidR="00354E62" w:rsidRPr="00A5746B" w:rsidRDefault="00354E62" w:rsidP="008840C0">
            <w:pPr>
              <w:jc w:val="center"/>
              <w:rPr>
                <w:sz w:val="22"/>
              </w:rPr>
            </w:pPr>
            <w:r w:rsidRPr="00A5746B">
              <w:rPr>
                <w:sz w:val="22"/>
              </w:rPr>
              <w:t>1</w:t>
            </w:r>
          </w:p>
        </w:tc>
        <w:tc>
          <w:tcPr>
            <w:tcW w:w="1849" w:type="pct"/>
            <w:shd w:val="clear" w:color="auto" w:fill="auto"/>
            <w:vAlign w:val="bottom"/>
          </w:tcPr>
          <w:p w:rsidR="00354E62" w:rsidRPr="00A5746B" w:rsidRDefault="00354E62" w:rsidP="00A50000">
            <w:pPr>
              <w:jc w:val="left"/>
              <w:rPr>
                <w:rFonts w:ascii="Calibri" w:eastAsia="Times New Roman" w:hAnsi="Calibri" w:cs="Calibri"/>
                <w:sz w:val="22"/>
                <w:lang w:eastAsia="ru-RU"/>
              </w:rPr>
            </w:pPr>
            <w:r w:rsidRPr="00A5746B">
              <w:rPr>
                <w:rFonts w:eastAsia="Times New Roman"/>
                <w:b/>
                <w:bCs/>
                <w:sz w:val="22"/>
                <w:lang w:eastAsia="ru-RU"/>
              </w:rPr>
              <w:t>Котельная (п. Яр, ул. Школьная, 6а)</w:t>
            </w:r>
          </w:p>
        </w:tc>
        <w:tc>
          <w:tcPr>
            <w:tcW w:w="423" w:type="pct"/>
            <w:shd w:val="clear" w:color="auto" w:fill="auto"/>
            <w:vAlign w:val="center"/>
          </w:tcPr>
          <w:p w:rsidR="00354E62" w:rsidRPr="00A5746B" w:rsidRDefault="00354E62" w:rsidP="00047CCA">
            <w:pPr>
              <w:rPr>
                <w:rFonts w:eastAsia="Times New Roman"/>
                <w:sz w:val="22"/>
                <w:lang w:eastAsia="ru-RU"/>
              </w:rPr>
            </w:pPr>
          </w:p>
        </w:tc>
        <w:tc>
          <w:tcPr>
            <w:tcW w:w="322" w:type="pct"/>
            <w:shd w:val="clear" w:color="auto" w:fill="auto"/>
            <w:vAlign w:val="center"/>
          </w:tcPr>
          <w:p w:rsidR="00354E62" w:rsidRPr="00A5746B" w:rsidRDefault="00354E62" w:rsidP="00047CCA">
            <w:pPr>
              <w:jc w:val="center"/>
              <w:rPr>
                <w:sz w:val="22"/>
              </w:rPr>
            </w:pPr>
          </w:p>
        </w:tc>
        <w:tc>
          <w:tcPr>
            <w:tcW w:w="311" w:type="pct"/>
            <w:shd w:val="clear" w:color="auto" w:fill="auto"/>
            <w:vAlign w:val="center"/>
          </w:tcPr>
          <w:p w:rsidR="00354E62" w:rsidRPr="00A5746B" w:rsidRDefault="00354E62" w:rsidP="00047CCA">
            <w:pPr>
              <w:jc w:val="center"/>
              <w:rPr>
                <w:sz w:val="22"/>
              </w:rPr>
            </w:pPr>
          </w:p>
        </w:tc>
        <w:tc>
          <w:tcPr>
            <w:tcW w:w="312" w:type="pct"/>
            <w:shd w:val="clear" w:color="auto" w:fill="auto"/>
            <w:vAlign w:val="center"/>
          </w:tcPr>
          <w:p w:rsidR="00354E62" w:rsidRPr="00A5746B" w:rsidRDefault="00354E62" w:rsidP="00047CCA">
            <w:pPr>
              <w:jc w:val="center"/>
              <w:rPr>
                <w:sz w:val="22"/>
              </w:rPr>
            </w:pPr>
          </w:p>
        </w:tc>
        <w:tc>
          <w:tcPr>
            <w:tcW w:w="312" w:type="pct"/>
            <w:shd w:val="clear" w:color="auto" w:fill="auto"/>
            <w:vAlign w:val="center"/>
          </w:tcPr>
          <w:p w:rsidR="00354E62" w:rsidRPr="00A5746B" w:rsidRDefault="00354E62" w:rsidP="00047CCA">
            <w:pPr>
              <w:jc w:val="center"/>
              <w:rPr>
                <w:sz w:val="22"/>
              </w:rPr>
            </w:pPr>
          </w:p>
        </w:tc>
        <w:tc>
          <w:tcPr>
            <w:tcW w:w="312" w:type="pct"/>
            <w:shd w:val="clear" w:color="auto" w:fill="auto"/>
            <w:vAlign w:val="center"/>
          </w:tcPr>
          <w:p w:rsidR="00354E62" w:rsidRPr="00A5746B" w:rsidRDefault="00354E62" w:rsidP="00047CCA">
            <w:pPr>
              <w:jc w:val="center"/>
              <w:rPr>
                <w:sz w:val="22"/>
              </w:rPr>
            </w:pPr>
          </w:p>
        </w:tc>
        <w:tc>
          <w:tcPr>
            <w:tcW w:w="312" w:type="pct"/>
            <w:shd w:val="clear" w:color="auto" w:fill="auto"/>
            <w:vAlign w:val="center"/>
          </w:tcPr>
          <w:p w:rsidR="00354E62" w:rsidRPr="00A5746B" w:rsidRDefault="00354E62" w:rsidP="00047CCA">
            <w:pPr>
              <w:jc w:val="center"/>
              <w:rPr>
                <w:sz w:val="22"/>
              </w:rPr>
            </w:pPr>
          </w:p>
        </w:tc>
        <w:tc>
          <w:tcPr>
            <w:tcW w:w="312" w:type="pct"/>
            <w:shd w:val="clear" w:color="auto" w:fill="auto"/>
            <w:vAlign w:val="center"/>
          </w:tcPr>
          <w:p w:rsidR="00354E62" w:rsidRPr="00A5746B" w:rsidRDefault="00354E62" w:rsidP="00047CCA">
            <w:pPr>
              <w:jc w:val="center"/>
              <w:rPr>
                <w:sz w:val="22"/>
              </w:rPr>
            </w:pPr>
          </w:p>
        </w:tc>
        <w:tc>
          <w:tcPr>
            <w:tcW w:w="311" w:type="pct"/>
          </w:tcPr>
          <w:p w:rsidR="00354E62" w:rsidRPr="00A5746B" w:rsidRDefault="00354E62" w:rsidP="00047CCA">
            <w:pPr>
              <w:jc w:val="center"/>
              <w:rPr>
                <w:sz w:val="22"/>
              </w:rPr>
            </w:pPr>
          </w:p>
        </w:tc>
      </w:tr>
      <w:tr w:rsidR="00354E62" w:rsidRPr="00A5746B" w:rsidTr="008840C0">
        <w:trPr>
          <w:cantSplit/>
        </w:trPr>
        <w:tc>
          <w:tcPr>
            <w:tcW w:w="225" w:type="pct"/>
            <w:shd w:val="clear" w:color="auto" w:fill="auto"/>
            <w:vAlign w:val="bottom"/>
            <w:hideMark/>
          </w:tcPr>
          <w:p w:rsidR="00354E62" w:rsidRPr="00A5746B" w:rsidRDefault="00354E62" w:rsidP="008840C0">
            <w:pPr>
              <w:jc w:val="center"/>
              <w:rPr>
                <w:sz w:val="22"/>
              </w:rPr>
            </w:pPr>
            <w:r w:rsidRPr="00A5746B">
              <w:rPr>
                <w:sz w:val="22"/>
              </w:rPr>
              <w:t>1.1</w:t>
            </w:r>
          </w:p>
        </w:tc>
        <w:tc>
          <w:tcPr>
            <w:tcW w:w="1849" w:type="pct"/>
            <w:shd w:val="clear" w:color="auto" w:fill="auto"/>
            <w:vAlign w:val="center"/>
            <w:hideMark/>
          </w:tcPr>
          <w:p w:rsidR="00354E62" w:rsidRPr="00A5746B" w:rsidRDefault="00354E62" w:rsidP="00A50000">
            <w:pPr>
              <w:rPr>
                <w:rFonts w:eastAsia="Times New Roman"/>
                <w:sz w:val="22"/>
                <w:lang w:eastAsia="ru-RU"/>
              </w:rPr>
            </w:pPr>
            <w:r w:rsidRPr="00A5746B">
              <w:rPr>
                <w:rFonts w:eastAsia="Times New Roman"/>
                <w:sz w:val="22"/>
                <w:lang w:eastAsia="ru-RU"/>
              </w:rPr>
              <w:t>присоединенная нагрузка</w:t>
            </w:r>
          </w:p>
        </w:tc>
        <w:tc>
          <w:tcPr>
            <w:tcW w:w="423" w:type="pct"/>
            <w:shd w:val="clear" w:color="auto" w:fill="auto"/>
            <w:vAlign w:val="center"/>
            <w:hideMark/>
          </w:tcPr>
          <w:p w:rsidR="00354E62" w:rsidRPr="00A5746B" w:rsidRDefault="00354E62" w:rsidP="00A50000">
            <w:pPr>
              <w:rPr>
                <w:rFonts w:eastAsia="Times New Roman"/>
                <w:sz w:val="22"/>
                <w:lang w:eastAsia="ru-RU"/>
              </w:rPr>
            </w:pPr>
            <w:r w:rsidRPr="00A5746B">
              <w:rPr>
                <w:rFonts w:eastAsia="Times New Roman"/>
                <w:sz w:val="22"/>
                <w:lang w:eastAsia="ru-RU"/>
              </w:rPr>
              <w:t xml:space="preserve">Гкал/ч </w:t>
            </w:r>
          </w:p>
        </w:tc>
        <w:tc>
          <w:tcPr>
            <w:tcW w:w="32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2,150</w:t>
            </w:r>
          </w:p>
        </w:tc>
        <w:tc>
          <w:tcPr>
            <w:tcW w:w="311"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2,150</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2,150</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2,301</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2,301</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2,301</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2,301</w:t>
            </w:r>
          </w:p>
        </w:tc>
        <w:tc>
          <w:tcPr>
            <w:tcW w:w="311" w:type="pct"/>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2,301</w:t>
            </w:r>
          </w:p>
        </w:tc>
      </w:tr>
      <w:tr w:rsidR="00354E62" w:rsidRPr="00A5746B" w:rsidTr="008840C0">
        <w:trPr>
          <w:cantSplit/>
        </w:trPr>
        <w:tc>
          <w:tcPr>
            <w:tcW w:w="225" w:type="pct"/>
            <w:shd w:val="clear" w:color="auto" w:fill="auto"/>
            <w:vAlign w:val="bottom"/>
            <w:hideMark/>
          </w:tcPr>
          <w:p w:rsidR="00354E62" w:rsidRPr="00A5746B" w:rsidRDefault="00354E62" w:rsidP="008840C0">
            <w:pPr>
              <w:jc w:val="center"/>
              <w:rPr>
                <w:sz w:val="22"/>
              </w:rPr>
            </w:pPr>
            <w:r w:rsidRPr="00A5746B">
              <w:rPr>
                <w:sz w:val="22"/>
              </w:rPr>
              <w:t>1.2</w:t>
            </w:r>
          </w:p>
        </w:tc>
        <w:tc>
          <w:tcPr>
            <w:tcW w:w="1849" w:type="pct"/>
            <w:shd w:val="clear" w:color="auto" w:fill="auto"/>
            <w:vAlign w:val="center"/>
            <w:hideMark/>
          </w:tcPr>
          <w:p w:rsidR="00354E62" w:rsidRPr="00A5746B" w:rsidRDefault="00354E62" w:rsidP="00A50000">
            <w:pPr>
              <w:rPr>
                <w:rFonts w:eastAsia="Times New Roman"/>
                <w:sz w:val="22"/>
                <w:lang w:eastAsia="ru-RU"/>
              </w:rPr>
            </w:pPr>
            <w:r w:rsidRPr="00A5746B">
              <w:rPr>
                <w:rFonts w:eastAsia="Times New Roman"/>
                <w:sz w:val="22"/>
                <w:lang w:eastAsia="ru-RU"/>
              </w:rPr>
              <w:t>объем системы теплоснабжения</w:t>
            </w:r>
          </w:p>
        </w:tc>
        <w:tc>
          <w:tcPr>
            <w:tcW w:w="423" w:type="pct"/>
            <w:shd w:val="clear" w:color="auto" w:fill="auto"/>
            <w:vAlign w:val="center"/>
            <w:hideMark/>
          </w:tcPr>
          <w:p w:rsidR="00354E62" w:rsidRPr="00A5746B" w:rsidRDefault="00354E62" w:rsidP="00A50000">
            <w:pPr>
              <w:rPr>
                <w:rFonts w:eastAsia="Times New Roman"/>
                <w:sz w:val="22"/>
                <w:lang w:eastAsia="ru-RU"/>
              </w:rPr>
            </w:pPr>
            <w:r w:rsidRPr="00A5746B">
              <w:rPr>
                <w:rFonts w:eastAsia="Times New Roman"/>
                <w:sz w:val="22"/>
                <w:lang w:eastAsia="ru-RU"/>
              </w:rPr>
              <w:t>м. куб.</w:t>
            </w:r>
          </w:p>
        </w:tc>
        <w:tc>
          <w:tcPr>
            <w:tcW w:w="32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92,375</w:t>
            </w:r>
          </w:p>
        </w:tc>
        <w:tc>
          <w:tcPr>
            <w:tcW w:w="311"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92,375</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92,375</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98,867</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98,867</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98,867</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98,867</w:t>
            </w:r>
          </w:p>
        </w:tc>
        <w:tc>
          <w:tcPr>
            <w:tcW w:w="311" w:type="pct"/>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98,867</w:t>
            </w:r>
          </w:p>
        </w:tc>
      </w:tr>
      <w:tr w:rsidR="00354E62" w:rsidRPr="00A5746B" w:rsidTr="008840C0">
        <w:trPr>
          <w:cantSplit/>
        </w:trPr>
        <w:tc>
          <w:tcPr>
            <w:tcW w:w="225" w:type="pct"/>
            <w:shd w:val="clear" w:color="auto" w:fill="auto"/>
            <w:vAlign w:val="bottom"/>
            <w:hideMark/>
          </w:tcPr>
          <w:p w:rsidR="00354E62" w:rsidRPr="00A5746B" w:rsidRDefault="00354E62" w:rsidP="008840C0">
            <w:pPr>
              <w:jc w:val="center"/>
              <w:rPr>
                <w:sz w:val="22"/>
              </w:rPr>
            </w:pPr>
            <w:r w:rsidRPr="00A5746B">
              <w:rPr>
                <w:sz w:val="22"/>
              </w:rPr>
              <w:t>1.3</w:t>
            </w:r>
          </w:p>
        </w:tc>
        <w:tc>
          <w:tcPr>
            <w:tcW w:w="1849" w:type="pct"/>
            <w:shd w:val="clear" w:color="auto" w:fill="auto"/>
            <w:vAlign w:val="center"/>
            <w:hideMark/>
          </w:tcPr>
          <w:p w:rsidR="00354E62" w:rsidRPr="00A5746B" w:rsidRDefault="00354E62" w:rsidP="00A50000">
            <w:pPr>
              <w:rPr>
                <w:rFonts w:eastAsia="Times New Roman"/>
                <w:sz w:val="22"/>
                <w:lang w:eastAsia="ru-RU"/>
              </w:rPr>
            </w:pPr>
            <w:r w:rsidRPr="00A5746B">
              <w:rPr>
                <w:rFonts w:eastAsia="Times New Roman"/>
                <w:sz w:val="22"/>
                <w:lang w:eastAsia="ru-RU"/>
              </w:rPr>
              <w:t>нормативные утечки (п. 6.16 в СП 124.13330.2012)</w:t>
            </w:r>
          </w:p>
        </w:tc>
        <w:tc>
          <w:tcPr>
            <w:tcW w:w="423" w:type="pct"/>
            <w:shd w:val="clear" w:color="auto" w:fill="auto"/>
            <w:vAlign w:val="center"/>
            <w:hideMark/>
          </w:tcPr>
          <w:p w:rsidR="00354E62" w:rsidRPr="00A5746B" w:rsidRDefault="00354E62" w:rsidP="00A50000">
            <w:pPr>
              <w:rPr>
                <w:rFonts w:eastAsia="Times New Roman"/>
                <w:sz w:val="22"/>
                <w:lang w:eastAsia="ru-RU"/>
              </w:rPr>
            </w:pPr>
            <w:r w:rsidRPr="00A5746B">
              <w:rPr>
                <w:rFonts w:eastAsia="Times New Roman"/>
                <w:sz w:val="22"/>
                <w:lang w:eastAsia="ru-RU"/>
              </w:rPr>
              <w:t>м. куб./ч</w:t>
            </w:r>
          </w:p>
        </w:tc>
        <w:tc>
          <w:tcPr>
            <w:tcW w:w="32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0,231</w:t>
            </w:r>
          </w:p>
        </w:tc>
        <w:tc>
          <w:tcPr>
            <w:tcW w:w="311"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0,231</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0,231</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0,247</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0,247</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0,247</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0,247</w:t>
            </w:r>
          </w:p>
        </w:tc>
        <w:tc>
          <w:tcPr>
            <w:tcW w:w="311" w:type="pct"/>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0,247</w:t>
            </w:r>
          </w:p>
        </w:tc>
      </w:tr>
      <w:tr w:rsidR="00354E62" w:rsidRPr="00A5746B" w:rsidTr="008840C0">
        <w:trPr>
          <w:cantSplit/>
        </w:trPr>
        <w:tc>
          <w:tcPr>
            <w:tcW w:w="225" w:type="pct"/>
            <w:shd w:val="clear" w:color="auto" w:fill="auto"/>
            <w:vAlign w:val="bottom"/>
            <w:hideMark/>
          </w:tcPr>
          <w:p w:rsidR="00354E62" w:rsidRPr="00A5746B" w:rsidRDefault="00354E62" w:rsidP="008840C0">
            <w:pPr>
              <w:jc w:val="center"/>
              <w:rPr>
                <w:sz w:val="22"/>
              </w:rPr>
            </w:pPr>
            <w:r w:rsidRPr="00A5746B">
              <w:rPr>
                <w:sz w:val="22"/>
              </w:rPr>
              <w:t>1.4</w:t>
            </w:r>
          </w:p>
        </w:tc>
        <w:tc>
          <w:tcPr>
            <w:tcW w:w="1849" w:type="pct"/>
            <w:shd w:val="clear" w:color="auto" w:fill="auto"/>
            <w:vAlign w:val="center"/>
            <w:hideMark/>
          </w:tcPr>
          <w:p w:rsidR="00354E62" w:rsidRPr="00A5746B" w:rsidRDefault="00354E62" w:rsidP="00A50000">
            <w:pPr>
              <w:rPr>
                <w:rFonts w:eastAsia="Times New Roman"/>
                <w:sz w:val="22"/>
                <w:lang w:eastAsia="ru-RU"/>
              </w:rPr>
            </w:pPr>
            <w:r w:rsidRPr="00A5746B">
              <w:rPr>
                <w:rFonts w:eastAsia="Times New Roman"/>
                <w:sz w:val="22"/>
                <w:lang w:eastAsia="ru-RU"/>
              </w:rPr>
              <w:t>аварийная подпитка «сырой» водой (п. 6.22 в СП 124.13330.2012)</w:t>
            </w:r>
          </w:p>
        </w:tc>
        <w:tc>
          <w:tcPr>
            <w:tcW w:w="423" w:type="pct"/>
            <w:shd w:val="clear" w:color="auto" w:fill="auto"/>
            <w:vAlign w:val="center"/>
            <w:hideMark/>
          </w:tcPr>
          <w:p w:rsidR="00354E62" w:rsidRPr="00A5746B" w:rsidRDefault="00354E62" w:rsidP="00A50000">
            <w:pPr>
              <w:rPr>
                <w:rFonts w:eastAsia="Times New Roman"/>
                <w:sz w:val="22"/>
                <w:lang w:eastAsia="ru-RU"/>
              </w:rPr>
            </w:pPr>
            <w:r w:rsidRPr="00A5746B">
              <w:rPr>
                <w:rFonts w:eastAsia="Times New Roman"/>
                <w:sz w:val="22"/>
                <w:lang w:eastAsia="ru-RU"/>
              </w:rPr>
              <w:t>м. куб./ч</w:t>
            </w:r>
          </w:p>
        </w:tc>
        <w:tc>
          <w:tcPr>
            <w:tcW w:w="32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1,85</w:t>
            </w:r>
          </w:p>
        </w:tc>
        <w:tc>
          <w:tcPr>
            <w:tcW w:w="311"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1,85</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1,85</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1,98</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1,98</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1,98</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1,98</w:t>
            </w:r>
          </w:p>
        </w:tc>
        <w:tc>
          <w:tcPr>
            <w:tcW w:w="311" w:type="pct"/>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1,98</w:t>
            </w:r>
          </w:p>
        </w:tc>
      </w:tr>
      <w:tr w:rsidR="00354E62" w:rsidRPr="00A5746B" w:rsidTr="008840C0">
        <w:trPr>
          <w:cantSplit/>
        </w:trPr>
        <w:tc>
          <w:tcPr>
            <w:tcW w:w="225" w:type="pct"/>
            <w:shd w:val="clear" w:color="auto" w:fill="auto"/>
            <w:vAlign w:val="bottom"/>
          </w:tcPr>
          <w:p w:rsidR="00354E62" w:rsidRPr="00A5746B" w:rsidRDefault="00354E62" w:rsidP="008840C0">
            <w:pPr>
              <w:jc w:val="center"/>
              <w:rPr>
                <w:sz w:val="22"/>
              </w:rPr>
            </w:pPr>
            <w:r w:rsidRPr="00A5746B">
              <w:rPr>
                <w:sz w:val="22"/>
              </w:rPr>
              <w:t>2</w:t>
            </w:r>
          </w:p>
        </w:tc>
        <w:tc>
          <w:tcPr>
            <w:tcW w:w="1849" w:type="pct"/>
            <w:shd w:val="clear" w:color="auto" w:fill="auto"/>
            <w:vAlign w:val="bottom"/>
          </w:tcPr>
          <w:p w:rsidR="00354E62" w:rsidRPr="00A5746B" w:rsidRDefault="00354E62" w:rsidP="00A50000">
            <w:pPr>
              <w:jc w:val="left"/>
              <w:rPr>
                <w:rFonts w:ascii="Calibri" w:eastAsia="Times New Roman" w:hAnsi="Calibri" w:cs="Calibri"/>
                <w:sz w:val="22"/>
                <w:lang w:eastAsia="ru-RU"/>
              </w:rPr>
            </w:pPr>
            <w:r w:rsidRPr="00A5746B">
              <w:rPr>
                <w:rFonts w:eastAsia="Times New Roman"/>
                <w:b/>
                <w:bCs/>
                <w:sz w:val="22"/>
                <w:lang w:eastAsia="ru-RU"/>
              </w:rPr>
              <w:t>Котельная (с.Дизьмино, ул. Школьная, 26а)</w:t>
            </w:r>
          </w:p>
        </w:tc>
        <w:tc>
          <w:tcPr>
            <w:tcW w:w="423" w:type="pct"/>
            <w:shd w:val="clear" w:color="auto" w:fill="auto"/>
            <w:vAlign w:val="center"/>
          </w:tcPr>
          <w:p w:rsidR="00354E62" w:rsidRPr="00A5746B" w:rsidRDefault="00354E62" w:rsidP="00A50000">
            <w:pPr>
              <w:rPr>
                <w:rFonts w:eastAsia="Times New Roman"/>
                <w:sz w:val="22"/>
                <w:lang w:eastAsia="ru-RU"/>
              </w:rPr>
            </w:pPr>
          </w:p>
        </w:tc>
        <w:tc>
          <w:tcPr>
            <w:tcW w:w="322" w:type="pct"/>
            <w:shd w:val="clear" w:color="auto" w:fill="auto"/>
            <w:vAlign w:val="center"/>
          </w:tcPr>
          <w:p w:rsidR="00354E62" w:rsidRPr="00A5746B" w:rsidRDefault="00354E62" w:rsidP="00A50000">
            <w:pPr>
              <w:jc w:val="center"/>
              <w:rPr>
                <w:rFonts w:eastAsia="Times New Roman"/>
                <w:sz w:val="22"/>
                <w:lang w:eastAsia="ru-RU"/>
              </w:rPr>
            </w:pPr>
          </w:p>
        </w:tc>
        <w:tc>
          <w:tcPr>
            <w:tcW w:w="311" w:type="pct"/>
            <w:shd w:val="clear" w:color="auto" w:fill="auto"/>
            <w:vAlign w:val="center"/>
          </w:tcPr>
          <w:p w:rsidR="00354E62" w:rsidRPr="00A5746B" w:rsidRDefault="00354E62" w:rsidP="00A50000">
            <w:pPr>
              <w:jc w:val="center"/>
              <w:rPr>
                <w:rFonts w:eastAsia="Times New Roman"/>
                <w:sz w:val="22"/>
                <w:lang w:eastAsia="ru-RU"/>
              </w:rPr>
            </w:pPr>
          </w:p>
        </w:tc>
        <w:tc>
          <w:tcPr>
            <w:tcW w:w="312" w:type="pct"/>
            <w:shd w:val="clear" w:color="auto" w:fill="auto"/>
            <w:vAlign w:val="center"/>
          </w:tcPr>
          <w:p w:rsidR="00354E62" w:rsidRPr="00A5746B" w:rsidRDefault="00354E62" w:rsidP="00A50000">
            <w:pPr>
              <w:jc w:val="center"/>
              <w:rPr>
                <w:rFonts w:eastAsia="Times New Roman"/>
                <w:sz w:val="22"/>
                <w:lang w:eastAsia="ru-RU"/>
              </w:rPr>
            </w:pPr>
          </w:p>
        </w:tc>
        <w:tc>
          <w:tcPr>
            <w:tcW w:w="312" w:type="pct"/>
            <w:shd w:val="clear" w:color="auto" w:fill="auto"/>
            <w:vAlign w:val="center"/>
          </w:tcPr>
          <w:p w:rsidR="00354E62" w:rsidRPr="00A5746B" w:rsidRDefault="00354E62" w:rsidP="00A50000">
            <w:pPr>
              <w:jc w:val="center"/>
              <w:rPr>
                <w:rFonts w:eastAsia="Times New Roman"/>
                <w:sz w:val="22"/>
                <w:lang w:eastAsia="ru-RU"/>
              </w:rPr>
            </w:pPr>
          </w:p>
        </w:tc>
        <w:tc>
          <w:tcPr>
            <w:tcW w:w="312" w:type="pct"/>
            <w:shd w:val="clear" w:color="auto" w:fill="auto"/>
            <w:vAlign w:val="center"/>
          </w:tcPr>
          <w:p w:rsidR="00354E62" w:rsidRPr="00A5746B" w:rsidRDefault="00354E62" w:rsidP="00A50000">
            <w:pPr>
              <w:jc w:val="center"/>
              <w:rPr>
                <w:rFonts w:eastAsia="Times New Roman"/>
                <w:sz w:val="22"/>
                <w:lang w:eastAsia="ru-RU"/>
              </w:rPr>
            </w:pPr>
          </w:p>
        </w:tc>
        <w:tc>
          <w:tcPr>
            <w:tcW w:w="312" w:type="pct"/>
            <w:shd w:val="clear" w:color="auto" w:fill="auto"/>
            <w:vAlign w:val="center"/>
          </w:tcPr>
          <w:p w:rsidR="00354E62" w:rsidRPr="00A5746B" w:rsidRDefault="00354E62" w:rsidP="00A50000">
            <w:pPr>
              <w:jc w:val="center"/>
              <w:rPr>
                <w:rFonts w:eastAsia="Times New Roman"/>
                <w:sz w:val="22"/>
                <w:lang w:eastAsia="ru-RU"/>
              </w:rPr>
            </w:pPr>
          </w:p>
        </w:tc>
        <w:tc>
          <w:tcPr>
            <w:tcW w:w="312" w:type="pct"/>
            <w:shd w:val="clear" w:color="auto" w:fill="auto"/>
            <w:vAlign w:val="center"/>
          </w:tcPr>
          <w:p w:rsidR="00354E62" w:rsidRPr="00A5746B" w:rsidRDefault="00354E62" w:rsidP="00A50000">
            <w:pPr>
              <w:jc w:val="center"/>
              <w:rPr>
                <w:rFonts w:eastAsia="Times New Roman"/>
                <w:sz w:val="22"/>
                <w:lang w:eastAsia="ru-RU"/>
              </w:rPr>
            </w:pPr>
          </w:p>
        </w:tc>
        <w:tc>
          <w:tcPr>
            <w:tcW w:w="311" w:type="pct"/>
            <w:vAlign w:val="bottom"/>
          </w:tcPr>
          <w:p w:rsidR="00354E62" w:rsidRPr="00A5746B" w:rsidRDefault="00354E62" w:rsidP="00A50000">
            <w:pPr>
              <w:jc w:val="left"/>
              <w:rPr>
                <w:rFonts w:ascii="Calibri" w:eastAsia="Times New Roman" w:hAnsi="Calibri" w:cs="Calibri"/>
                <w:sz w:val="22"/>
                <w:lang w:eastAsia="ru-RU"/>
              </w:rPr>
            </w:pPr>
          </w:p>
        </w:tc>
      </w:tr>
      <w:tr w:rsidR="00354E62" w:rsidRPr="00A5746B" w:rsidTr="008840C0">
        <w:trPr>
          <w:cantSplit/>
        </w:trPr>
        <w:tc>
          <w:tcPr>
            <w:tcW w:w="225" w:type="pct"/>
            <w:shd w:val="clear" w:color="auto" w:fill="auto"/>
            <w:vAlign w:val="bottom"/>
          </w:tcPr>
          <w:p w:rsidR="00354E62" w:rsidRPr="00A5746B" w:rsidRDefault="00354E62" w:rsidP="008840C0">
            <w:pPr>
              <w:jc w:val="center"/>
              <w:rPr>
                <w:sz w:val="22"/>
              </w:rPr>
            </w:pPr>
            <w:r w:rsidRPr="00A5746B">
              <w:rPr>
                <w:sz w:val="22"/>
              </w:rPr>
              <w:t>2.1</w:t>
            </w:r>
          </w:p>
        </w:tc>
        <w:tc>
          <w:tcPr>
            <w:tcW w:w="1849"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присоединенная нагрузка</w:t>
            </w:r>
          </w:p>
        </w:tc>
        <w:tc>
          <w:tcPr>
            <w:tcW w:w="423"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 xml:space="preserve">Гкал/ч </w:t>
            </w:r>
          </w:p>
        </w:tc>
        <w:tc>
          <w:tcPr>
            <w:tcW w:w="32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0,403</w:t>
            </w:r>
          </w:p>
        </w:tc>
        <w:tc>
          <w:tcPr>
            <w:tcW w:w="311"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0,403</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0,403</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0,403</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0,570</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0,570</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0,570</w:t>
            </w:r>
          </w:p>
        </w:tc>
        <w:tc>
          <w:tcPr>
            <w:tcW w:w="311" w:type="pct"/>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0,570</w:t>
            </w:r>
          </w:p>
        </w:tc>
      </w:tr>
      <w:tr w:rsidR="00354E62" w:rsidRPr="00A5746B" w:rsidTr="008840C0">
        <w:trPr>
          <w:cantSplit/>
        </w:trPr>
        <w:tc>
          <w:tcPr>
            <w:tcW w:w="225" w:type="pct"/>
            <w:shd w:val="clear" w:color="auto" w:fill="auto"/>
            <w:vAlign w:val="bottom"/>
          </w:tcPr>
          <w:p w:rsidR="00354E62" w:rsidRPr="00A5746B" w:rsidRDefault="00354E62" w:rsidP="008840C0">
            <w:pPr>
              <w:jc w:val="center"/>
              <w:rPr>
                <w:sz w:val="22"/>
              </w:rPr>
            </w:pPr>
            <w:r w:rsidRPr="00A5746B">
              <w:rPr>
                <w:sz w:val="22"/>
              </w:rPr>
              <w:t>2.2</w:t>
            </w:r>
          </w:p>
        </w:tc>
        <w:tc>
          <w:tcPr>
            <w:tcW w:w="1849"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объем системы теплоснабжения</w:t>
            </w:r>
          </w:p>
        </w:tc>
        <w:tc>
          <w:tcPr>
            <w:tcW w:w="423"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м. куб.</w:t>
            </w:r>
          </w:p>
        </w:tc>
        <w:tc>
          <w:tcPr>
            <w:tcW w:w="32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14,529</w:t>
            </w:r>
          </w:p>
        </w:tc>
        <w:tc>
          <w:tcPr>
            <w:tcW w:w="311"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14,529</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14,529</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14,529</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20,563</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20,563</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20,563</w:t>
            </w:r>
          </w:p>
        </w:tc>
        <w:tc>
          <w:tcPr>
            <w:tcW w:w="311" w:type="pct"/>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20,563</w:t>
            </w:r>
          </w:p>
        </w:tc>
      </w:tr>
      <w:tr w:rsidR="00354E62" w:rsidRPr="00A5746B" w:rsidTr="008840C0">
        <w:trPr>
          <w:cantSplit/>
        </w:trPr>
        <w:tc>
          <w:tcPr>
            <w:tcW w:w="225" w:type="pct"/>
            <w:shd w:val="clear" w:color="auto" w:fill="auto"/>
            <w:vAlign w:val="bottom"/>
          </w:tcPr>
          <w:p w:rsidR="00354E62" w:rsidRPr="00A5746B" w:rsidRDefault="00354E62" w:rsidP="008840C0">
            <w:pPr>
              <w:jc w:val="center"/>
              <w:rPr>
                <w:sz w:val="22"/>
              </w:rPr>
            </w:pPr>
            <w:r w:rsidRPr="00A5746B">
              <w:rPr>
                <w:sz w:val="22"/>
              </w:rPr>
              <w:t>2.3</w:t>
            </w:r>
          </w:p>
        </w:tc>
        <w:tc>
          <w:tcPr>
            <w:tcW w:w="1849"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нормативные утечки (п. 6.16 в СП 124.13330.2012)</w:t>
            </w:r>
          </w:p>
        </w:tc>
        <w:tc>
          <w:tcPr>
            <w:tcW w:w="423"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м. куб./ч</w:t>
            </w:r>
          </w:p>
        </w:tc>
        <w:tc>
          <w:tcPr>
            <w:tcW w:w="32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0,036</w:t>
            </w:r>
          </w:p>
        </w:tc>
        <w:tc>
          <w:tcPr>
            <w:tcW w:w="311"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0,036</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0,036</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0,036</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0,051</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0,051</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0,051</w:t>
            </w:r>
          </w:p>
        </w:tc>
        <w:tc>
          <w:tcPr>
            <w:tcW w:w="311" w:type="pct"/>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0,051</w:t>
            </w:r>
          </w:p>
        </w:tc>
      </w:tr>
      <w:tr w:rsidR="00354E62" w:rsidRPr="00A5746B" w:rsidTr="008840C0">
        <w:trPr>
          <w:cantSplit/>
        </w:trPr>
        <w:tc>
          <w:tcPr>
            <w:tcW w:w="225" w:type="pct"/>
            <w:shd w:val="clear" w:color="auto" w:fill="auto"/>
            <w:vAlign w:val="bottom"/>
          </w:tcPr>
          <w:p w:rsidR="00354E62" w:rsidRPr="00A5746B" w:rsidRDefault="00354E62" w:rsidP="008840C0">
            <w:pPr>
              <w:jc w:val="center"/>
              <w:rPr>
                <w:sz w:val="22"/>
              </w:rPr>
            </w:pPr>
            <w:r w:rsidRPr="00A5746B">
              <w:rPr>
                <w:sz w:val="22"/>
              </w:rPr>
              <w:t>2.4</w:t>
            </w:r>
          </w:p>
        </w:tc>
        <w:tc>
          <w:tcPr>
            <w:tcW w:w="1849"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аварийная подпитка «сырой» водой (п. 6.22 в СП 124.13330.2012)</w:t>
            </w:r>
          </w:p>
        </w:tc>
        <w:tc>
          <w:tcPr>
            <w:tcW w:w="423"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м. куб./ч</w:t>
            </w:r>
          </w:p>
        </w:tc>
        <w:tc>
          <w:tcPr>
            <w:tcW w:w="32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0,29</w:t>
            </w:r>
          </w:p>
        </w:tc>
        <w:tc>
          <w:tcPr>
            <w:tcW w:w="311"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0,29</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0,29</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0,29</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0,41</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0,41</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0,41</w:t>
            </w:r>
          </w:p>
        </w:tc>
        <w:tc>
          <w:tcPr>
            <w:tcW w:w="311" w:type="pct"/>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0,41</w:t>
            </w:r>
          </w:p>
        </w:tc>
      </w:tr>
      <w:tr w:rsidR="00354E62" w:rsidRPr="00A5746B" w:rsidTr="008840C0">
        <w:trPr>
          <w:cantSplit/>
        </w:trPr>
        <w:tc>
          <w:tcPr>
            <w:tcW w:w="225" w:type="pct"/>
            <w:shd w:val="clear" w:color="auto" w:fill="auto"/>
            <w:vAlign w:val="bottom"/>
          </w:tcPr>
          <w:p w:rsidR="00354E62" w:rsidRPr="00A5746B" w:rsidRDefault="00354E62" w:rsidP="008840C0">
            <w:pPr>
              <w:jc w:val="center"/>
              <w:rPr>
                <w:sz w:val="22"/>
              </w:rPr>
            </w:pPr>
            <w:r w:rsidRPr="00A5746B">
              <w:rPr>
                <w:sz w:val="22"/>
              </w:rPr>
              <w:t>3</w:t>
            </w:r>
          </w:p>
        </w:tc>
        <w:tc>
          <w:tcPr>
            <w:tcW w:w="1849" w:type="pct"/>
            <w:shd w:val="clear" w:color="auto" w:fill="auto"/>
            <w:vAlign w:val="bottom"/>
          </w:tcPr>
          <w:p w:rsidR="00354E62" w:rsidRPr="00A5746B" w:rsidRDefault="00354E62" w:rsidP="00A50000">
            <w:pPr>
              <w:jc w:val="left"/>
              <w:rPr>
                <w:rFonts w:ascii="Calibri" w:eastAsia="Times New Roman" w:hAnsi="Calibri" w:cs="Calibri"/>
                <w:sz w:val="22"/>
                <w:lang w:eastAsia="ru-RU"/>
              </w:rPr>
            </w:pPr>
            <w:r w:rsidRPr="00A5746B">
              <w:rPr>
                <w:rFonts w:eastAsia="Times New Roman"/>
                <w:b/>
                <w:bCs/>
                <w:sz w:val="22"/>
                <w:lang w:eastAsia="ru-RU"/>
              </w:rPr>
              <w:t>Котельная (п.Яр, ул. Советская, 1)</w:t>
            </w:r>
          </w:p>
        </w:tc>
        <w:tc>
          <w:tcPr>
            <w:tcW w:w="423" w:type="pct"/>
            <w:shd w:val="clear" w:color="auto" w:fill="auto"/>
            <w:vAlign w:val="center"/>
          </w:tcPr>
          <w:p w:rsidR="00354E62" w:rsidRPr="00A5746B" w:rsidRDefault="00354E62" w:rsidP="00A50000">
            <w:pPr>
              <w:rPr>
                <w:rFonts w:eastAsia="Times New Roman"/>
                <w:sz w:val="22"/>
                <w:lang w:eastAsia="ru-RU"/>
              </w:rPr>
            </w:pPr>
          </w:p>
        </w:tc>
        <w:tc>
          <w:tcPr>
            <w:tcW w:w="322" w:type="pct"/>
            <w:shd w:val="clear" w:color="auto" w:fill="auto"/>
            <w:vAlign w:val="center"/>
          </w:tcPr>
          <w:p w:rsidR="00354E62" w:rsidRPr="00A5746B" w:rsidRDefault="00354E62" w:rsidP="00A50000">
            <w:pPr>
              <w:jc w:val="center"/>
              <w:rPr>
                <w:rFonts w:eastAsia="Times New Roman"/>
                <w:sz w:val="22"/>
                <w:lang w:eastAsia="ru-RU"/>
              </w:rPr>
            </w:pPr>
          </w:p>
        </w:tc>
        <w:tc>
          <w:tcPr>
            <w:tcW w:w="311" w:type="pct"/>
            <w:shd w:val="clear" w:color="auto" w:fill="auto"/>
            <w:vAlign w:val="center"/>
          </w:tcPr>
          <w:p w:rsidR="00354E62" w:rsidRPr="00A5746B" w:rsidRDefault="00354E62" w:rsidP="00A50000">
            <w:pPr>
              <w:jc w:val="center"/>
              <w:rPr>
                <w:rFonts w:eastAsia="Times New Roman"/>
                <w:sz w:val="22"/>
                <w:lang w:eastAsia="ru-RU"/>
              </w:rPr>
            </w:pPr>
          </w:p>
        </w:tc>
        <w:tc>
          <w:tcPr>
            <w:tcW w:w="312" w:type="pct"/>
            <w:shd w:val="clear" w:color="auto" w:fill="auto"/>
            <w:vAlign w:val="center"/>
          </w:tcPr>
          <w:p w:rsidR="00354E62" w:rsidRPr="00A5746B" w:rsidRDefault="00354E62" w:rsidP="00A50000">
            <w:pPr>
              <w:jc w:val="center"/>
              <w:rPr>
                <w:rFonts w:eastAsia="Times New Roman"/>
                <w:sz w:val="22"/>
                <w:lang w:eastAsia="ru-RU"/>
              </w:rPr>
            </w:pPr>
          </w:p>
        </w:tc>
        <w:tc>
          <w:tcPr>
            <w:tcW w:w="312" w:type="pct"/>
            <w:shd w:val="clear" w:color="auto" w:fill="auto"/>
            <w:vAlign w:val="center"/>
          </w:tcPr>
          <w:p w:rsidR="00354E62" w:rsidRPr="00A5746B" w:rsidRDefault="00354E62" w:rsidP="00A50000">
            <w:pPr>
              <w:jc w:val="center"/>
              <w:rPr>
                <w:rFonts w:eastAsia="Times New Roman"/>
                <w:sz w:val="22"/>
                <w:lang w:eastAsia="ru-RU"/>
              </w:rPr>
            </w:pPr>
          </w:p>
        </w:tc>
        <w:tc>
          <w:tcPr>
            <w:tcW w:w="312" w:type="pct"/>
            <w:shd w:val="clear" w:color="auto" w:fill="auto"/>
            <w:vAlign w:val="center"/>
          </w:tcPr>
          <w:p w:rsidR="00354E62" w:rsidRPr="00A5746B" w:rsidRDefault="00354E62" w:rsidP="00A50000">
            <w:pPr>
              <w:jc w:val="center"/>
              <w:rPr>
                <w:rFonts w:eastAsia="Times New Roman"/>
                <w:sz w:val="22"/>
                <w:lang w:eastAsia="ru-RU"/>
              </w:rPr>
            </w:pPr>
          </w:p>
        </w:tc>
        <w:tc>
          <w:tcPr>
            <w:tcW w:w="312" w:type="pct"/>
            <w:shd w:val="clear" w:color="auto" w:fill="auto"/>
            <w:vAlign w:val="center"/>
          </w:tcPr>
          <w:p w:rsidR="00354E62" w:rsidRPr="00A5746B" w:rsidRDefault="00354E62" w:rsidP="00A50000">
            <w:pPr>
              <w:jc w:val="center"/>
              <w:rPr>
                <w:rFonts w:eastAsia="Times New Roman"/>
                <w:sz w:val="22"/>
                <w:lang w:eastAsia="ru-RU"/>
              </w:rPr>
            </w:pPr>
          </w:p>
        </w:tc>
        <w:tc>
          <w:tcPr>
            <w:tcW w:w="312" w:type="pct"/>
            <w:shd w:val="clear" w:color="auto" w:fill="auto"/>
            <w:vAlign w:val="center"/>
          </w:tcPr>
          <w:p w:rsidR="00354E62" w:rsidRPr="00A5746B" w:rsidRDefault="00354E62" w:rsidP="00A50000">
            <w:pPr>
              <w:jc w:val="center"/>
              <w:rPr>
                <w:rFonts w:eastAsia="Times New Roman"/>
                <w:sz w:val="22"/>
                <w:lang w:eastAsia="ru-RU"/>
              </w:rPr>
            </w:pPr>
          </w:p>
        </w:tc>
        <w:tc>
          <w:tcPr>
            <w:tcW w:w="311" w:type="pct"/>
            <w:vAlign w:val="bottom"/>
          </w:tcPr>
          <w:p w:rsidR="00354E62" w:rsidRPr="00A5746B" w:rsidRDefault="00354E62" w:rsidP="00A50000">
            <w:pPr>
              <w:jc w:val="left"/>
              <w:rPr>
                <w:rFonts w:ascii="Calibri" w:eastAsia="Times New Roman" w:hAnsi="Calibri" w:cs="Calibri"/>
                <w:sz w:val="22"/>
                <w:lang w:eastAsia="ru-RU"/>
              </w:rPr>
            </w:pPr>
          </w:p>
        </w:tc>
      </w:tr>
      <w:tr w:rsidR="00354E62" w:rsidRPr="00A5746B" w:rsidTr="008840C0">
        <w:trPr>
          <w:cantSplit/>
        </w:trPr>
        <w:tc>
          <w:tcPr>
            <w:tcW w:w="225" w:type="pct"/>
            <w:shd w:val="clear" w:color="auto" w:fill="auto"/>
            <w:vAlign w:val="bottom"/>
          </w:tcPr>
          <w:p w:rsidR="00354E62" w:rsidRPr="00A5746B" w:rsidRDefault="00354E62" w:rsidP="008840C0">
            <w:pPr>
              <w:jc w:val="center"/>
              <w:rPr>
                <w:sz w:val="22"/>
              </w:rPr>
            </w:pPr>
            <w:r w:rsidRPr="00A5746B">
              <w:rPr>
                <w:sz w:val="22"/>
              </w:rPr>
              <w:t>3.1</w:t>
            </w:r>
          </w:p>
        </w:tc>
        <w:tc>
          <w:tcPr>
            <w:tcW w:w="1849"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присоединенная нагрузка</w:t>
            </w:r>
          </w:p>
        </w:tc>
        <w:tc>
          <w:tcPr>
            <w:tcW w:w="423"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 xml:space="preserve">Гкал/ч </w:t>
            </w:r>
          </w:p>
        </w:tc>
        <w:tc>
          <w:tcPr>
            <w:tcW w:w="32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0,975</w:t>
            </w:r>
          </w:p>
        </w:tc>
        <w:tc>
          <w:tcPr>
            <w:tcW w:w="311"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0,975</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1,055</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1,055</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1,055</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1,055</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1,055</w:t>
            </w:r>
          </w:p>
        </w:tc>
        <w:tc>
          <w:tcPr>
            <w:tcW w:w="311" w:type="pct"/>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1,055</w:t>
            </w:r>
          </w:p>
        </w:tc>
      </w:tr>
      <w:tr w:rsidR="00354E62" w:rsidRPr="00A5746B" w:rsidTr="008840C0">
        <w:trPr>
          <w:cantSplit/>
        </w:trPr>
        <w:tc>
          <w:tcPr>
            <w:tcW w:w="225" w:type="pct"/>
            <w:shd w:val="clear" w:color="auto" w:fill="auto"/>
            <w:vAlign w:val="bottom"/>
          </w:tcPr>
          <w:p w:rsidR="00354E62" w:rsidRPr="00A5746B" w:rsidRDefault="00354E62" w:rsidP="008840C0">
            <w:pPr>
              <w:jc w:val="center"/>
              <w:rPr>
                <w:sz w:val="22"/>
              </w:rPr>
            </w:pPr>
            <w:r w:rsidRPr="00A5746B">
              <w:rPr>
                <w:sz w:val="22"/>
              </w:rPr>
              <w:t>3.2</w:t>
            </w:r>
          </w:p>
        </w:tc>
        <w:tc>
          <w:tcPr>
            <w:tcW w:w="1849"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объем системы теплоснабжения</w:t>
            </w:r>
          </w:p>
        </w:tc>
        <w:tc>
          <w:tcPr>
            <w:tcW w:w="423"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м. куб.</w:t>
            </w:r>
          </w:p>
        </w:tc>
        <w:tc>
          <w:tcPr>
            <w:tcW w:w="32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59,083</w:t>
            </w:r>
          </w:p>
        </w:tc>
        <w:tc>
          <w:tcPr>
            <w:tcW w:w="311"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59,083</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63,930</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63,930</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63,930</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63,930</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63,930</w:t>
            </w:r>
          </w:p>
        </w:tc>
        <w:tc>
          <w:tcPr>
            <w:tcW w:w="311" w:type="pct"/>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63,930</w:t>
            </w:r>
          </w:p>
        </w:tc>
      </w:tr>
      <w:tr w:rsidR="00354E62" w:rsidRPr="00A5746B" w:rsidTr="008840C0">
        <w:trPr>
          <w:cantSplit/>
        </w:trPr>
        <w:tc>
          <w:tcPr>
            <w:tcW w:w="225" w:type="pct"/>
            <w:shd w:val="clear" w:color="auto" w:fill="auto"/>
            <w:vAlign w:val="bottom"/>
          </w:tcPr>
          <w:p w:rsidR="00354E62" w:rsidRPr="00A5746B" w:rsidRDefault="00354E62" w:rsidP="008840C0">
            <w:pPr>
              <w:jc w:val="center"/>
              <w:rPr>
                <w:sz w:val="22"/>
              </w:rPr>
            </w:pPr>
            <w:r w:rsidRPr="00A5746B">
              <w:rPr>
                <w:sz w:val="22"/>
              </w:rPr>
              <w:t>3.3</w:t>
            </w:r>
          </w:p>
        </w:tc>
        <w:tc>
          <w:tcPr>
            <w:tcW w:w="1849"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нормативные утечки (п. 6.16 в СП 124.13330.2012)</w:t>
            </w:r>
          </w:p>
        </w:tc>
        <w:tc>
          <w:tcPr>
            <w:tcW w:w="423"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м. куб./ч</w:t>
            </w:r>
          </w:p>
        </w:tc>
        <w:tc>
          <w:tcPr>
            <w:tcW w:w="32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0,148</w:t>
            </w:r>
          </w:p>
        </w:tc>
        <w:tc>
          <w:tcPr>
            <w:tcW w:w="311"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0,148</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0,160</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0,160</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0,160</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0,160</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0,160</w:t>
            </w:r>
          </w:p>
        </w:tc>
        <w:tc>
          <w:tcPr>
            <w:tcW w:w="311" w:type="pct"/>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0,160</w:t>
            </w:r>
          </w:p>
        </w:tc>
      </w:tr>
      <w:tr w:rsidR="00354E62" w:rsidRPr="00A5746B" w:rsidTr="008840C0">
        <w:trPr>
          <w:cantSplit/>
        </w:trPr>
        <w:tc>
          <w:tcPr>
            <w:tcW w:w="225" w:type="pct"/>
            <w:shd w:val="clear" w:color="auto" w:fill="auto"/>
            <w:vAlign w:val="bottom"/>
          </w:tcPr>
          <w:p w:rsidR="00354E62" w:rsidRPr="00A5746B" w:rsidRDefault="00354E62" w:rsidP="008840C0">
            <w:pPr>
              <w:jc w:val="center"/>
              <w:rPr>
                <w:sz w:val="22"/>
              </w:rPr>
            </w:pPr>
            <w:r w:rsidRPr="00A5746B">
              <w:rPr>
                <w:sz w:val="22"/>
              </w:rPr>
              <w:t>3.4</w:t>
            </w:r>
          </w:p>
        </w:tc>
        <w:tc>
          <w:tcPr>
            <w:tcW w:w="1849"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аварийная подпитка «сырой» водой (п. 6.22 в СП 124.13330.2012)</w:t>
            </w:r>
          </w:p>
        </w:tc>
        <w:tc>
          <w:tcPr>
            <w:tcW w:w="423"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м. куб./ч</w:t>
            </w:r>
          </w:p>
        </w:tc>
        <w:tc>
          <w:tcPr>
            <w:tcW w:w="32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1,18</w:t>
            </w:r>
          </w:p>
        </w:tc>
        <w:tc>
          <w:tcPr>
            <w:tcW w:w="311"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1,18</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1,28</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1,28</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1,28</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1,28</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1,28</w:t>
            </w:r>
          </w:p>
        </w:tc>
        <w:tc>
          <w:tcPr>
            <w:tcW w:w="311" w:type="pct"/>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1,28</w:t>
            </w:r>
          </w:p>
        </w:tc>
      </w:tr>
      <w:tr w:rsidR="00354E62" w:rsidRPr="00A5746B" w:rsidTr="008840C0">
        <w:trPr>
          <w:cantSplit/>
        </w:trPr>
        <w:tc>
          <w:tcPr>
            <w:tcW w:w="225" w:type="pct"/>
            <w:shd w:val="clear" w:color="auto" w:fill="auto"/>
            <w:vAlign w:val="bottom"/>
          </w:tcPr>
          <w:p w:rsidR="00354E62" w:rsidRPr="00A5746B" w:rsidRDefault="00354E62" w:rsidP="008840C0">
            <w:pPr>
              <w:jc w:val="center"/>
              <w:rPr>
                <w:sz w:val="22"/>
              </w:rPr>
            </w:pPr>
            <w:r w:rsidRPr="00A5746B">
              <w:rPr>
                <w:sz w:val="22"/>
              </w:rPr>
              <w:t>4</w:t>
            </w:r>
          </w:p>
        </w:tc>
        <w:tc>
          <w:tcPr>
            <w:tcW w:w="1849" w:type="pct"/>
            <w:shd w:val="clear" w:color="auto" w:fill="auto"/>
            <w:vAlign w:val="bottom"/>
          </w:tcPr>
          <w:p w:rsidR="00354E62" w:rsidRPr="00A5746B" w:rsidRDefault="00354E62" w:rsidP="00A50000">
            <w:pPr>
              <w:jc w:val="left"/>
              <w:rPr>
                <w:rFonts w:ascii="Calibri" w:eastAsia="Times New Roman" w:hAnsi="Calibri" w:cs="Calibri"/>
                <w:sz w:val="22"/>
                <w:lang w:eastAsia="ru-RU"/>
              </w:rPr>
            </w:pPr>
            <w:r w:rsidRPr="00A5746B">
              <w:rPr>
                <w:rFonts w:eastAsia="Times New Roman"/>
                <w:b/>
                <w:bCs/>
                <w:sz w:val="22"/>
                <w:lang w:eastAsia="ru-RU"/>
              </w:rPr>
              <w:t>Котельная (с.Пудем, ул. Гагарина, 2а)</w:t>
            </w:r>
          </w:p>
        </w:tc>
        <w:tc>
          <w:tcPr>
            <w:tcW w:w="423" w:type="pct"/>
            <w:shd w:val="clear" w:color="auto" w:fill="auto"/>
            <w:vAlign w:val="center"/>
          </w:tcPr>
          <w:p w:rsidR="00354E62" w:rsidRPr="00A5746B" w:rsidRDefault="00354E62" w:rsidP="00A50000">
            <w:pPr>
              <w:rPr>
                <w:rFonts w:eastAsia="Times New Roman"/>
                <w:sz w:val="22"/>
                <w:lang w:eastAsia="ru-RU"/>
              </w:rPr>
            </w:pPr>
          </w:p>
        </w:tc>
        <w:tc>
          <w:tcPr>
            <w:tcW w:w="322" w:type="pct"/>
            <w:shd w:val="clear" w:color="auto" w:fill="auto"/>
            <w:vAlign w:val="center"/>
          </w:tcPr>
          <w:p w:rsidR="00354E62" w:rsidRPr="00A5746B" w:rsidRDefault="00354E62" w:rsidP="00A50000">
            <w:pPr>
              <w:jc w:val="center"/>
              <w:rPr>
                <w:rFonts w:eastAsia="Times New Roman"/>
                <w:sz w:val="22"/>
                <w:lang w:eastAsia="ru-RU"/>
              </w:rPr>
            </w:pPr>
          </w:p>
        </w:tc>
        <w:tc>
          <w:tcPr>
            <w:tcW w:w="311" w:type="pct"/>
            <w:shd w:val="clear" w:color="auto" w:fill="auto"/>
            <w:vAlign w:val="center"/>
          </w:tcPr>
          <w:p w:rsidR="00354E62" w:rsidRPr="00A5746B" w:rsidRDefault="00354E62" w:rsidP="00A50000">
            <w:pPr>
              <w:jc w:val="center"/>
              <w:rPr>
                <w:rFonts w:eastAsia="Times New Roman"/>
                <w:sz w:val="22"/>
                <w:lang w:eastAsia="ru-RU"/>
              </w:rPr>
            </w:pPr>
          </w:p>
        </w:tc>
        <w:tc>
          <w:tcPr>
            <w:tcW w:w="312" w:type="pct"/>
            <w:shd w:val="clear" w:color="auto" w:fill="auto"/>
            <w:vAlign w:val="center"/>
          </w:tcPr>
          <w:p w:rsidR="00354E62" w:rsidRPr="00A5746B" w:rsidRDefault="00354E62" w:rsidP="00A50000">
            <w:pPr>
              <w:jc w:val="center"/>
              <w:rPr>
                <w:rFonts w:eastAsia="Times New Roman"/>
                <w:sz w:val="22"/>
                <w:lang w:eastAsia="ru-RU"/>
              </w:rPr>
            </w:pPr>
          </w:p>
        </w:tc>
        <w:tc>
          <w:tcPr>
            <w:tcW w:w="312" w:type="pct"/>
            <w:shd w:val="clear" w:color="auto" w:fill="auto"/>
            <w:vAlign w:val="center"/>
          </w:tcPr>
          <w:p w:rsidR="00354E62" w:rsidRPr="00A5746B" w:rsidRDefault="00354E62" w:rsidP="00A50000">
            <w:pPr>
              <w:jc w:val="center"/>
              <w:rPr>
                <w:rFonts w:eastAsia="Times New Roman"/>
                <w:sz w:val="22"/>
                <w:lang w:eastAsia="ru-RU"/>
              </w:rPr>
            </w:pPr>
          </w:p>
        </w:tc>
        <w:tc>
          <w:tcPr>
            <w:tcW w:w="312" w:type="pct"/>
            <w:shd w:val="clear" w:color="auto" w:fill="auto"/>
            <w:vAlign w:val="center"/>
          </w:tcPr>
          <w:p w:rsidR="00354E62" w:rsidRPr="00A5746B" w:rsidRDefault="00354E62" w:rsidP="00A50000">
            <w:pPr>
              <w:jc w:val="center"/>
              <w:rPr>
                <w:rFonts w:eastAsia="Times New Roman"/>
                <w:sz w:val="22"/>
                <w:lang w:eastAsia="ru-RU"/>
              </w:rPr>
            </w:pPr>
          </w:p>
        </w:tc>
        <w:tc>
          <w:tcPr>
            <w:tcW w:w="312" w:type="pct"/>
            <w:shd w:val="clear" w:color="auto" w:fill="auto"/>
            <w:vAlign w:val="center"/>
          </w:tcPr>
          <w:p w:rsidR="00354E62" w:rsidRPr="00A5746B" w:rsidRDefault="00354E62" w:rsidP="00A50000">
            <w:pPr>
              <w:jc w:val="center"/>
              <w:rPr>
                <w:rFonts w:eastAsia="Times New Roman"/>
                <w:sz w:val="22"/>
                <w:lang w:eastAsia="ru-RU"/>
              </w:rPr>
            </w:pPr>
          </w:p>
        </w:tc>
        <w:tc>
          <w:tcPr>
            <w:tcW w:w="312" w:type="pct"/>
            <w:shd w:val="clear" w:color="auto" w:fill="auto"/>
            <w:vAlign w:val="center"/>
          </w:tcPr>
          <w:p w:rsidR="00354E62" w:rsidRPr="00A5746B" w:rsidRDefault="00354E62" w:rsidP="00A50000">
            <w:pPr>
              <w:jc w:val="center"/>
              <w:rPr>
                <w:rFonts w:eastAsia="Times New Roman"/>
                <w:sz w:val="22"/>
                <w:lang w:eastAsia="ru-RU"/>
              </w:rPr>
            </w:pPr>
          </w:p>
        </w:tc>
        <w:tc>
          <w:tcPr>
            <w:tcW w:w="311" w:type="pct"/>
            <w:vAlign w:val="bottom"/>
          </w:tcPr>
          <w:p w:rsidR="00354E62" w:rsidRPr="00A5746B" w:rsidRDefault="00354E62" w:rsidP="00A50000">
            <w:pPr>
              <w:jc w:val="left"/>
              <w:rPr>
                <w:rFonts w:ascii="Calibri" w:eastAsia="Times New Roman" w:hAnsi="Calibri" w:cs="Calibri"/>
                <w:sz w:val="22"/>
                <w:lang w:eastAsia="ru-RU"/>
              </w:rPr>
            </w:pPr>
          </w:p>
        </w:tc>
      </w:tr>
      <w:tr w:rsidR="00354E62" w:rsidRPr="00A5746B" w:rsidTr="008840C0">
        <w:trPr>
          <w:cantSplit/>
        </w:trPr>
        <w:tc>
          <w:tcPr>
            <w:tcW w:w="225" w:type="pct"/>
            <w:shd w:val="clear" w:color="auto" w:fill="auto"/>
            <w:vAlign w:val="bottom"/>
          </w:tcPr>
          <w:p w:rsidR="00354E62" w:rsidRPr="00A5746B" w:rsidRDefault="00354E62" w:rsidP="008840C0">
            <w:pPr>
              <w:jc w:val="center"/>
              <w:rPr>
                <w:sz w:val="22"/>
              </w:rPr>
            </w:pPr>
            <w:r w:rsidRPr="00A5746B">
              <w:rPr>
                <w:sz w:val="22"/>
              </w:rPr>
              <w:t>4.1</w:t>
            </w:r>
          </w:p>
        </w:tc>
        <w:tc>
          <w:tcPr>
            <w:tcW w:w="1849"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присоединенная нагрузка</w:t>
            </w:r>
          </w:p>
        </w:tc>
        <w:tc>
          <w:tcPr>
            <w:tcW w:w="423"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 xml:space="preserve">Гкал/ч </w:t>
            </w:r>
          </w:p>
        </w:tc>
        <w:tc>
          <w:tcPr>
            <w:tcW w:w="32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1,966</w:t>
            </w:r>
          </w:p>
        </w:tc>
        <w:tc>
          <w:tcPr>
            <w:tcW w:w="311"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1,966</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1,966</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1,966</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1,966</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1,966</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2,197</w:t>
            </w:r>
          </w:p>
        </w:tc>
        <w:tc>
          <w:tcPr>
            <w:tcW w:w="311" w:type="pct"/>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2,197</w:t>
            </w:r>
          </w:p>
        </w:tc>
      </w:tr>
      <w:tr w:rsidR="00354E62" w:rsidRPr="00A5746B" w:rsidTr="008840C0">
        <w:trPr>
          <w:cantSplit/>
        </w:trPr>
        <w:tc>
          <w:tcPr>
            <w:tcW w:w="225" w:type="pct"/>
            <w:shd w:val="clear" w:color="auto" w:fill="auto"/>
            <w:vAlign w:val="bottom"/>
          </w:tcPr>
          <w:p w:rsidR="00354E62" w:rsidRPr="00A5746B" w:rsidRDefault="00354E62" w:rsidP="008840C0">
            <w:pPr>
              <w:jc w:val="center"/>
              <w:rPr>
                <w:sz w:val="22"/>
              </w:rPr>
            </w:pPr>
            <w:r w:rsidRPr="00A5746B">
              <w:rPr>
                <w:sz w:val="22"/>
              </w:rPr>
              <w:t>4.2</w:t>
            </w:r>
          </w:p>
        </w:tc>
        <w:tc>
          <w:tcPr>
            <w:tcW w:w="1849"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объем системы теплоснабжения</w:t>
            </w:r>
          </w:p>
        </w:tc>
        <w:tc>
          <w:tcPr>
            <w:tcW w:w="423"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м. куб.</w:t>
            </w:r>
          </w:p>
        </w:tc>
        <w:tc>
          <w:tcPr>
            <w:tcW w:w="32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118,087</w:t>
            </w:r>
          </w:p>
        </w:tc>
        <w:tc>
          <w:tcPr>
            <w:tcW w:w="311"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118,087</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118,087</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118,087</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118,087</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118,087</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131,986</w:t>
            </w:r>
          </w:p>
        </w:tc>
        <w:tc>
          <w:tcPr>
            <w:tcW w:w="311" w:type="pct"/>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131,986</w:t>
            </w:r>
          </w:p>
        </w:tc>
      </w:tr>
      <w:tr w:rsidR="00354E62" w:rsidRPr="00A5746B" w:rsidTr="008840C0">
        <w:trPr>
          <w:cantSplit/>
        </w:trPr>
        <w:tc>
          <w:tcPr>
            <w:tcW w:w="225" w:type="pct"/>
            <w:shd w:val="clear" w:color="auto" w:fill="auto"/>
            <w:vAlign w:val="bottom"/>
          </w:tcPr>
          <w:p w:rsidR="00354E62" w:rsidRPr="00A5746B" w:rsidRDefault="00354E62" w:rsidP="008840C0">
            <w:pPr>
              <w:jc w:val="center"/>
              <w:rPr>
                <w:sz w:val="22"/>
              </w:rPr>
            </w:pPr>
            <w:r w:rsidRPr="00A5746B">
              <w:rPr>
                <w:sz w:val="22"/>
              </w:rPr>
              <w:t>4.3</w:t>
            </w:r>
          </w:p>
        </w:tc>
        <w:tc>
          <w:tcPr>
            <w:tcW w:w="1849"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нормативные утечки (п. 6.16 в СП 124.13330.2012)</w:t>
            </w:r>
          </w:p>
        </w:tc>
        <w:tc>
          <w:tcPr>
            <w:tcW w:w="423"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м. куб./ч</w:t>
            </w:r>
          </w:p>
        </w:tc>
        <w:tc>
          <w:tcPr>
            <w:tcW w:w="32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0,295</w:t>
            </w:r>
          </w:p>
        </w:tc>
        <w:tc>
          <w:tcPr>
            <w:tcW w:w="311"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0,295</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0,295</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0,295</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0,295</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0,295</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0,330</w:t>
            </w:r>
          </w:p>
        </w:tc>
        <w:tc>
          <w:tcPr>
            <w:tcW w:w="311" w:type="pct"/>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0,330</w:t>
            </w:r>
          </w:p>
        </w:tc>
      </w:tr>
      <w:tr w:rsidR="00354E62" w:rsidRPr="00A5746B" w:rsidTr="008840C0">
        <w:trPr>
          <w:cantSplit/>
        </w:trPr>
        <w:tc>
          <w:tcPr>
            <w:tcW w:w="225" w:type="pct"/>
            <w:shd w:val="clear" w:color="auto" w:fill="auto"/>
            <w:vAlign w:val="bottom"/>
          </w:tcPr>
          <w:p w:rsidR="00354E62" w:rsidRPr="00A5746B" w:rsidRDefault="00354E62" w:rsidP="008840C0">
            <w:pPr>
              <w:jc w:val="center"/>
              <w:rPr>
                <w:sz w:val="22"/>
              </w:rPr>
            </w:pPr>
            <w:r w:rsidRPr="00A5746B">
              <w:rPr>
                <w:sz w:val="22"/>
              </w:rPr>
              <w:t>4.4</w:t>
            </w:r>
          </w:p>
        </w:tc>
        <w:tc>
          <w:tcPr>
            <w:tcW w:w="1849"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аварийная подпитка «сырой» водой (п. 6.22 в СП 124.13330.2012)</w:t>
            </w:r>
          </w:p>
        </w:tc>
        <w:tc>
          <w:tcPr>
            <w:tcW w:w="423"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м. куб./ч</w:t>
            </w:r>
          </w:p>
        </w:tc>
        <w:tc>
          <w:tcPr>
            <w:tcW w:w="32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2,36</w:t>
            </w:r>
          </w:p>
        </w:tc>
        <w:tc>
          <w:tcPr>
            <w:tcW w:w="311"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2,36</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2,36</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2,36</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2,36</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2,36</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2,64</w:t>
            </w:r>
          </w:p>
        </w:tc>
        <w:tc>
          <w:tcPr>
            <w:tcW w:w="311" w:type="pct"/>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2,64</w:t>
            </w:r>
          </w:p>
        </w:tc>
      </w:tr>
      <w:tr w:rsidR="00354E62" w:rsidRPr="00A5746B" w:rsidTr="008840C0">
        <w:trPr>
          <w:cantSplit/>
        </w:trPr>
        <w:tc>
          <w:tcPr>
            <w:tcW w:w="225" w:type="pct"/>
            <w:shd w:val="clear" w:color="auto" w:fill="auto"/>
            <w:vAlign w:val="bottom"/>
          </w:tcPr>
          <w:p w:rsidR="00354E62" w:rsidRPr="00A5746B" w:rsidRDefault="00354E62" w:rsidP="008840C0">
            <w:pPr>
              <w:jc w:val="center"/>
              <w:rPr>
                <w:sz w:val="22"/>
              </w:rPr>
            </w:pPr>
            <w:r w:rsidRPr="00A5746B">
              <w:rPr>
                <w:sz w:val="22"/>
              </w:rPr>
              <w:t>5</w:t>
            </w:r>
          </w:p>
        </w:tc>
        <w:tc>
          <w:tcPr>
            <w:tcW w:w="1849" w:type="pct"/>
            <w:shd w:val="clear" w:color="auto" w:fill="auto"/>
            <w:vAlign w:val="bottom"/>
          </w:tcPr>
          <w:p w:rsidR="00354E62" w:rsidRPr="00A5746B" w:rsidRDefault="00354E62" w:rsidP="00A50000">
            <w:pPr>
              <w:jc w:val="left"/>
              <w:rPr>
                <w:rFonts w:ascii="Calibri" w:eastAsia="Times New Roman" w:hAnsi="Calibri" w:cs="Calibri"/>
                <w:sz w:val="22"/>
                <w:lang w:eastAsia="ru-RU"/>
              </w:rPr>
            </w:pPr>
            <w:r w:rsidRPr="00A5746B">
              <w:rPr>
                <w:rFonts w:eastAsia="Times New Roman"/>
                <w:b/>
                <w:bCs/>
                <w:sz w:val="22"/>
                <w:lang w:eastAsia="ru-RU"/>
              </w:rPr>
              <w:t>Котельная (п.Яр, ул. Ф.Васильева, 6а)</w:t>
            </w:r>
          </w:p>
        </w:tc>
        <w:tc>
          <w:tcPr>
            <w:tcW w:w="423" w:type="pct"/>
            <w:shd w:val="clear" w:color="auto" w:fill="auto"/>
            <w:vAlign w:val="center"/>
          </w:tcPr>
          <w:p w:rsidR="00354E62" w:rsidRPr="00A5746B" w:rsidRDefault="00354E62" w:rsidP="00A50000">
            <w:pPr>
              <w:rPr>
                <w:rFonts w:eastAsia="Times New Roman"/>
                <w:sz w:val="22"/>
                <w:lang w:eastAsia="ru-RU"/>
              </w:rPr>
            </w:pPr>
          </w:p>
        </w:tc>
        <w:tc>
          <w:tcPr>
            <w:tcW w:w="322" w:type="pct"/>
            <w:shd w:val="clear" w:color="auto" w:fill="auto"/>
            <w:vAlign w:val="center"/>
          </w:tcPr>
          <w:p w:rsidR="00354E62" w:rsidRPr="00A5746B" w:rsidRDefault="00354E62" w:rsidP="00A50000">
            <w:pPr>
              <w:jc w:val="center"/>
              <w:rPr>
                <w:rFonts w:eastAsia="Times New Roman"/>
                <w:sz w:val="22"/>
                <w:lang w:eastAsia="ru-RU"/>
              </w:rPr>
            </w:pPr>
          </w:p>
        </w:tc>
        <w:tc>
          <w:tcPr>
            <w:tcW w:w="311" w:type="pct"/>
            <w:shd w:val="clear" w:color="auto" w:fill="auto"/>
            <w:vAlign w:val="center"/>
          </w:tcPr>
          <w:p w:rsidR="00354E62" w:rsidRPr="00A5746B" w:rsidRDefault="00354E62" w:rsidP="00A50000">
            <w:pPr>
              <w:jc w:val="center"/>
              <w:rPr>
                <w:rFonts w:eastAsia="Times New Roman"/>
                <w:sz w:val="22"/>
                <w:lang w:eastAsia="ru-RU"/>
              </w:rPr>
            </w:pPr>
          </w:p>
        </w:tc>
        <w:tc>
          <w:tcPr>
            <w:tcW w:w="312" w:type="pct"/>
            <w:shd w:val="clear" w:color="auto" w:fill="auto"/>
            <w:vAlign w:val="center"/>
          </w:tcPr>
          <w:p w:rsidR="00354E62" w:rsidRPr="00A5746B" w:rsidRDefault="00354E62" w:rsidP="00A50000">
            <w:pPr>
              <w:jc w:val="center"/>
              <w:rPr>
                <w:rFonts w:eastAsia="Times New Roman"/>
                <w:sz w:val="22"/>
                <w:lang w:eastAsia="ru-RU"/>
              </w:rPr>
            </w:pPr>
          </w:p>
        </w:tc>
        <w:tc>
          <w:tcPr>
            <w:tcW w:w="312" w:type="pct"/>
            <w:shd w:val="clear" w:color="auto" w:fill="auto"/>
            <w:vAlign w:val="center"/>
          </w:tcPr>
          <w:p w:rsidR="00354E62" w:rsidRPr="00A5746B" w:rsidRDefault="00354E62" w:rsidP="00A50000">
            <w:pPr>
              <w:jc w:val="center"/>
              <w:rPr>
                <w:rFonts w:eastAsia="Times New Roman"/>
                <w:sz w:val="22"/>
                <w:lang w:eastAsia="ru-RU"/>
              </w:rPr>
            </w:pPr>
          </w:p>
        </w:tc>
        <w:tc>
          <w:tcPr>
            <w:tcW w:w="312" w:type="pct"/>
            <w:shd w:val="clear" w:color="auto" w:fill="auto"/>
            <w:vAlign w:val="center"/>
          </w:tcPr>
          <w:p w:rsidR="00354E62" w:rsidRPr="00A5746B" w:rsidRDefault="00354E62" w:rsidP="00A50000">
            <w:pPr>
              <w:jc w:val="center"/>
              <w:rPr>
                <w:rFonts w:eastAsia="Times New Roman"/>
                <w:sz w:val="22"/>
                <w:lang w:eastAsia="ru-RU"/>
              </w:rPr>
            </w:pPr>
          </w:p>
        </w:tc>
        <w:tc>
          <w:tcPr>
            <w:tcW w:w="312" w:type="pct"/>
            <w:shd w:val="clear" w:color="auto" w:fill="auto"/>
            <w:vAlign w:val="center"/>
          </w:tcPr>
          <w:p w:rsidR="00354E62" w:rsidRPr="00A5746B" w:rsidRDefault="00354E62" w:rsidP="00A50000">
            <w:pPr>
              <w:jc w:val="center"/>
              <w:rPr>
                <w:rFonts w:eastAsia="Times New Roman"/>
                <w:sz w:val="22"/>
                <w:lang w:eastAsia="ru-RU"/>
              </w:rPr>
            </w:pPr>
          </w:p>
        </w:tc>
        <w:tc>
          <w:tcPr>
            <w:tcW w:w="312" w:type="pct"/>
            <w:shd w:val="clear" w:color="auto" w:fill="auto"/>
            <w:vAlign w:val="center"/>
          </w:tcPr>
          <w:p w:rsidR="00354E62" w:rsidRPr="00A5746B" w:rsidRDefault="00354E62" w:rsidP="00A50000">
            <w:pPr>
              <w:jc w:val="center"/>
              <w:rPr>
                <w:rFonts w:eastAsia="Times New Roman"/>
                <w:sz w:val="22"/>
                <w:lang w:eastAsia="ru-RU"/>
              </w:rPr>
            </w:pPr>
          </w:p>
        </w:tc>
        <w:tc>
          <w:tcPr>
            <w:tcW w:w="311" w:type="pct"/>
            <w:vAlign w:val="bottom"/>
          </w:tcPr>
          <w:p w:rsidR="00354E62" w:rsidRPr="00A5746B" w:rsidRDefault="00354E62" w:rsidP="00A50000">
            <w:pPr>
              <w:jc w:val="left"/>
              <w:rPr>
                <w:rFonts w:ascii="Calibri" w:eastAsia="Times New Roman" w:hAnsi="Calibri" w:cs="Calibri"/>
                <w:sz w:val="22"/>
                <w:lang w:eastAsia="ru-RU"/>
              </w:rPr>
            </w:pPr>
          </w:p>
        </w:tc>
      </w:tr>
      <w:tr w:rsidR="00354E62" w:rsidRPr="00A5746B" w:rsidTr="008840C0">
        <w:trPr>
          <w:cantSplit/>
        </w:trPr>
        <w:tc>
          <w:tcPr>
            <w:tcW w:w="225" w:type="pct"/>
            <w:shd w:val="clear" w:color="auto" w:fill="auto"/>
            <w:vAlign w:val="bottom"/>
          </w:tcPr>
          <w:p w:rsidR="00354E62" w:rsidRPr="00A5746B" w:rsidRDefault="00354E62" w:rsidP="008840C0">
            <w:pPr>
              <w:jc w:val="center"/>
              <w:rPr>
                <w:sz w:val="22"/>
              </w:rPr>
            </w:pPr>
            <w:r w:rsidRPr="00A5746B">
              <w:rPr>
                <w:sz w:val="22"/>
              </w:rPr>
              <w:t>5.1</w:t>
            </w:r>
          </w:p>
        </w:tc>
        <w:tc>
          <w:tcPr>
            <w:tcW w:w="1849"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присоединенная нагрузка</w:t>
            </w:r>
          </w:p>
        </w:tc>
        <w:tc>
          <w:tcPr>
            <w:tcW w:w="423"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 xml:space="preserve">Гкал/ч </w:t>
            </w:r>
          </w:p>
        </w:tc>
        <w:tc>
          <w:tcPr>
            <w:tcW w:w="32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2,801</w:t>
            </w:r>
          </w:p>
        </w:tc>
        <w:tc>
          <w:tcPr>
            <w:tcW w:w="311"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2,801</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2,841</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2,876</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2,876</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2,876</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2,876</w:t>
            </w:r>
          </w:p>
        </w:tc>
        <w:tc>
          <w:tcPr>
            <w:tcW w:w="311" w:type="pct"/>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2,876</w:t>
            </w:r>
          </w:p>
        </w:tc>
      </w:tr>
      <w:tr w:rsidR="00354E62" w:rsidRPr="00A5746B" w:rsidTr="008840C0">
        <w:trPr>
          <w:cantSplit/>
        </w:trPr>
        <w:tc>
          <w:tcPr>
            <w:tcW w:w="225" w:type="pct"/>
            <w:shd w:val="clear" w:color="auto" w:fill="auto"/>
            <w:vAlign w:val="bottom"/>
          </w:tcPr>
          <w:p w:rsidR="00354E62" w:rsidRPr="00A5746B" w:rsidRDefault="00354E62" w:rsidP="008840C0">
            <w:pPr>
              <w:jc w:val="center"/>
              <w:rPr>
                <w:sz w:val="22"/>
              </w:rPr>
            </w:pPr>
            <w:r w:rsidRPr="00A5746B">
              <w:rPr>
                <w:sz w:val="22"/>
              </w:rPr>
              <w:t>5.2</w:t>
            </w:r>
          </w:p>
        </w:tc>
        <w:tc>
          <w:tcPr>
            <w:tcW w:w="1849"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объем системы теплоснабжения</w:t>
            </w:r>
          </w:p>
        </w:tc>
        <w:tc>
          <w:tcPr>
            <w:tcW w:w="423"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м. куб.</w:t>
            </w:r>
          </w:p>
        </w:tc>
        <w:tc>
          <w:tcPr>
            <w:tcW w:w="32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98,210</w:t>
            </w:r>
          </w:p>
        </w:tc>
        <w:tc>
          <w:tcPr>
            <w:tcW w:w="311"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98,210</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99,612</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100,839</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100,839</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100,839</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100,839</w:t>
            </w:r>
          </w:p>
        </w:tc>
        <w:tc>
          <w:tcPr>
            <w:tcW w:w="311" w:type="pct"/>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100,839</w:t>
            </w:r>
          </w:p>
        </w:tc>
      </w:tr>
      <w:tr w:rsidR="00354E62" w:rsidRPr="00A5746B" w:rsidTr="008840C0">
        <w:trPr>
          <w:cantSplit/>
        </w:trPr>
        <w:tc>
          <w:tcPr>
            <w:tcW w:w="225" w:type="pct"/>
            <w:shd w:val="clear" w:color="auto" w:fill="auto"/>
            <w:vAlign w:val="bottom"/>
          </w:tcPr>
          <w:p w:rsidR="00354E62" w:rsidRPr="00A5746B" w:rsidRDefault="00354E62" w:rsidP="008840C0">
            <w:pPr>
              <w:jc w:val="center"/>
              <w:rPr>
                <w:sz w:val="22"/>
              </w:rPr>
            </w:pPr>
            <w:r w:rsidRPr="00A5746B">
              <w:rPr>
                <w:sz w:val="22"/>
              </w:rPr>
              <w:t>5.3</w:t>
            </w:r>
          </w:p>
        </w:tc>
        <w:tc>
          <w:tcPr>
            <w:tcW w:w="1849"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нормативные утечки (п. 6.16 в СП 124.13330.2012)</w:t>
            </w:r>
          </w:p>
        </w:tc>
        <w:tc>
          <w:tcPr>
            <w:tcW w:w="423"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м. куб./ч</w:t>
            </w:r>
          </w:p>
        </w:tc>
        <w:tc>
          <w:tcPr>
            <w:tcW w:w="32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0,246</w:t>
            </w:r>
          </w:p>
        </w:tc>
        <w:tc>
          <w:tcPr>
            <w:tcW w:w="311"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0,246</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0,249</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0,252</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0,252</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0,252</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0,252</w:t>
            </w:r>
          </w:p>
        </w:tc>
        <w:tc>
          <w:tcPr>
            <w:tcW w:w="311" w:type="pct"/>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0,252</w:t>
            </w:r>
          </w:p>
        </w:tc>
      </w:tr>
      <w:tr w:rsidR="00354E62" w:rsidRPr="00A5746B" w:rsidTr="008840C0">
        <w:trPr>
          <w:cantSplit/>
        </w:trPr>
        <w:tc>
          <w:tcPr>
            <w:tcW w:w="225" w:type="pct"/>
            <w:shd w:val="clear" w:color="auto" w:fill="auto"/>
            <w:vAlign w:val="bottom"/>
          </w:tcPr>
          <w:p w:rsidR="00354E62" w:rsidRPr="00A5746B" w:rsidRDefault="00354E62" w:rsidP="008840C0">
            <w:pPr>
              <w:jc w:val="center"/>
              <w:rPr>
                <w:sz w:val="22"/>
              </w:rPr>
            </w:pPr>
            <w:r w:rsidRPr="00A5746B">
              <w:rPr>
                <w:sz w:val="22"/>
              </w:rPr>
              <w:t>5.4</w:t>
            </w:r>
          </w:p>
        </w:tc>
        <w:tc>
          <w:tcPr>
            <w:tcW w:w="1849"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аварийная подпитка «сырой» водой (п. 6.22 в СП 124.13330.2012)</w:t>
            </w:r>
          </w:p>
        </w:tc>
        <w:tc>
          <w:tcPr>
            <w:tcW w:w="423"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м. куб./ч</w:t>
            </w:r>
          </w:p>
        </w:tc>
        <w:tc>
          <w:tcPr>
            <w:tcW w:w="32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1,96</w:t>
            </w:r>
          </w:p>
        </w:tc>
        <w:tc>
          <w:tcPr>
            <w:tcW w:w="311"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1,96</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1,99</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2,02</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2,02</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2,02</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2,02</w:t>
            </w:r>
          </w:p>
        </w:tc>
        <w:tc>
          <w:tcPr>
            <w:tcW w:w="311" w:type="pct"/>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2,02</w:t>
            </w:r>
          </w:p>
        </w:tc>
      </w:tr>
      <w:tr w:rsidR="00354E62" w:rsidRPr="00A5746B" w:rsidTr="008840C0">
        <w:trPr>
          <w:cantSplit/>
        </w:trPr>
        <w:tc>
          <w:tcPr>
            <w:tcW w:w="225" w:type="pct"/>
            <w:shd w:val="clear" w:color="auto" w:fill="auto"/>
            <w:vAlign w:val="bottom"/>
          </w:tcPr>
          <w:p w:rsidR="00354E62" w:rsidRPr="00A5746B" w:rsidRDefault="00354E62" w:rsidP="008840C0">
            <w:pPr>
              <w:jc w:val="center"/>
              <w:rPr>
                <w:sz w:val="22"/>
              </w:rPr>
            </w:pPr>
            <w:r w:rsidRPr="00A5746B">
              <w:rPr>
                <w:sz w:val="22"/>
              </w:rPr>
              <w:t>6</w:t>
            </w:r>
          </w:p>
        </w:tc>
        <w:tc>
          <w:tcPr>
            <w:tcW w:w="1849" w:type="pct"/>
            <w:shd w:val="clear" w:color="auto" w:fill="auto"/>
            <w:vAlign w:val="bottom"/>
          </w:tcPr>
          <w:p w:rsidR="00354E62" w:rsidRPr="00A5746B" w:rsidRDefault="00354E62" w:rsidP="00A50000">
            <w:pPr>
              <w:jc w:val="left"/>
              <w:rPr>
                <w:rFonts w:ascii="Calibri" w:eastAsia="Times New Roman" w:hAnsi="Calibri" w:cs="Calibri"/>
                <w:sz w:val="22"/>
                <w:lang w:eastAsia="ru-RU"/>
              </w:rPr>
            </w:pPr>
            <w:r w:rsidRPr="00A5746B">
              <w:rPr>
                <w:rFonts w:eastAsia="Times New Roman"/>
                <w:b/>
                <w:bCs/>
                <w:sz w:val="22"/>
                <w:lang w:eastAsia="ru-RU"/>
              </w:rPr>
              <w:t>Котельная (п.Яр, ул. Ф.Васильева, 29а)</w:t>
            </w:r>
          </w:p>
        </w:tc>
        <w:tc>
          <w:tcPr>
            <w:tcW w:w="423" w:type="pct"/>
            <w:shd w:val="clear" w:color="auto" w:fill="auto"/>
            <w:vAlign w:val="center"/>
          </w:tcPr>
          <w:p w:rsidR="00354E62" w:rsidRPr="00A5746B" w:rsidRDefault="00354E62" w:rsidP="00A50000">
            <w:pPr>
              <w:rPr>
                <w:rFonts w:eastAsia="Times New Roman"/>
                <w:sz w:val="22"/>
                <w:lang w:eastAsia="ru-RU"/>
              </w:rPr>
            </w:pPr>
          </w:p>
        </w:tc>
        <w:tc>
          <w:tcPr>
            <w:tcW w:w="322" w:type="pct"/>
            <w:shd w:val="clear" w:color="auto" w:fill="auto"/>
            <w:vAlign w:val="center"/>
          </w:tcPr>
          <w:p w:rsidR="00354E62" w:rsidRPr="00A5746B" w:rsidRDefault="00354E62" w:rsidP="00A50000">
            <w:pPr>
              <w:jc w:val="center"/>
              <w:rPr>
                <w:rFonts w:eastAsia="Times New Roman"/>
                <w:sz w:val="22"/>
                <w:lang w:eastAsia="ru-RU"/>
              </w:rPr>
            </w:pPr>
          </w:p>
        </w:tc>
        <w:tc>
          <w:tcPr>
            <w:tcW w:w="311" w:type="pct"/>
            <w:shd w:val="clear" w:color="auto" w:fill="auto"/>
            <w:vAlign w:val="center"/>
          </w:tcPr>
          <w:p w:rsidR="00354E62" w:rsidRPr="00A5746B" w:rsidRDefault="00354E62" w:rsidP="00A50000">
            <w:pPr>
              <w:jc w:val="center"/>
              <w:rPr>
                <w:rFonts w:eastAsia="Times New Roman"/>
                <w:sz w:val="22"/>
                <w:lang w:eastAsia="ru-RU"/>
              </w:rPr>
            </w:pPr>
          </w:p>
        </w:tc>
        <w:tc>
          <w:tcPr>
            <w:tcW w:w="312" w:type="pct"/>
            <w:shd w:val="clear" w:color="auto" w:fill="auto"/>
            <w:vAlign w:val="center"/>
          </w:tcPr>
          <w:p w:rsidR="00354E62" w:rsidRPr="00A5746B" w:rsidRDefault="00354E62" w:rsidP="00A50000">
            <w:pPr>
              <w:jc w:val="center"/>
              <w:rPr>
                <w:rFonts w:eastAsia="Times New Roman"/>
                <w:sz w:val="22"/>
                <w:lang w:eastAsia="ru-RU"/>
              </w:rPr>
            </w:pPr>
          </w:p>
        </w:tc>
        <w:tc>
          <w:tcPr>
            <w:tcW w:w="312" w:type="pct"/>
            <w:shd w:val="clear" w:color="auto" w:fill="auto"/>
            <w:vAlign w:val="center"/>
          </w:tcPr>
          <w:p w:rsidR="00354E62" w:rsidRPr="00A5746B" w:rsidRDefault="00354E62" w:rsidP="00A50000">
            <w:pPr>
              <w:jc w:val="center"/>
              <w:rPr>
                <w:rFonts w:eastAsia="Times New Roman"/>
                <w:sz w:val="22"/>
                <w:lang w:eastAsia="ru-RU"/>
              </w:rPr>
            </w:pPr>
          </w:p>
        </w:tc>
        <w:tc>
          <w:tcPr>
            <w:tcW w:w="312" w:type="pct"/>
            <w:shd w:val="clear" w:color="auto" w:fill="auto"/>
            <w:vAlign w:val="center"/>
          </w:tcPr>
          <w:p w:rsidR="00354E62" w:rsidRPr="00A5746B" w:rsidRDefault="00354E62" w:rsidP="00A50000">
            <w:pPr>
              <w:jc w:val="center"/>
              <w:rPr>
                <w:rFonts w:eastAsia="Times New Roman"/>
                <w:sz w:val="22"/>
                <w:lang w:eastAsia="ru-RU"/>
              </w:rPr>
            </w:pPr>
          </w:p>
        </w:tc>
        <w:tc>
          <w:tcPr>
            <w:tcW w:w="312" w:type="pct"/>
            <w:shd w:val="clear" w:color="auto" w:fill="auto"/>
            <w:vAlign w:val="center"/>
          </w:tcPr>
          <w:p w:rsidR="00354E62" w:rsidRPr="00A5746B" w:rsidRDefault="00354E62" w:rsidP="00A50000">
            <w:pPr>
              <w:jc w:val="center"/>
              <w:rPr>
                <w:rFonts w:eastAsia="Times New Roman"/>
                <w:sz w:val="22"/>
                <w:lang w:eastAsia="ru-RU"/>
              </w:rPr>
            </w:pPr>
          </w:p>
        </w:tc>
        <w:tc>
          <w:tcPr>
            <w:tcW w:w="312" w:type="pct"/>
            <w:shd w:val="clear" w:color="auto" w:fill="auto"/>
            <w:vAlign w:val="center"/>
          </w:tcPr>
          <w:p w:rsidR="00354E62" w:rsidRPr="00A5746B" w:rsidRDefault="00354E62" w:rsidP="00A50000">
            <w:pPr>
              <w:jc w:val="center"/>
              <w:rPr>
                <w:rFonts w:eastAsia="Times New Roman"/>
                <w:sz w:val="22"/>
                <w:lang w:eastAsia="ru-RU"/>
              </w:rPr>
            </w:pPr>
          </w:p>
        </w:tc>
        <w:tc>
          <w:tcPr>
            <w:tcW w:w="311" w:type="pct"/>
            <w:vAlign w:val="bottom"/>
          </w:tcPr>
          <w:p w:rsidR="00354E62" w:rsidRPr="00A5746B" w:rsidRDefault="00354E62" w:rsidP="00A50000">
            <w:pPr>
              <w:jc w:val="left"/>
              <w:rPr>
                <w:rFonts w:ascii="Calibri" w:eastAsia="Times New Roman" w:hAnsi="Calibri" w:cs="Calibri"/>
                <w:sz w:val="22"/>
                <w:lang w:eastAsia="ru-RU"/>
              </w:rPr>
            </w:pPr>
          </w:p>
        </w:tc>
      </w:tr>
      <w:tr w:rsidR="00354E62" w:rsidRPr="00A5746B" w:rsidTr="008840C0">
        <w:trPr>
          <w:cantSplit/>
        </w:trPr>
        <w:tc>
          <w:tcPr>
            <w:tcW w:w="225" w:type="pct"/>
            <w:shd w:val="clear" w:color="auto" w:fill="auto"/>
            <w:vAlign w:val="bottom"/>
          </w:tcPr>
          <w:p w:rsidR="00354E62" w:rsidRPr="00A5746B" w:rsidRDefault="00354E62" w:rsidP="008840C0">
            <w:pPr>
              <w:jc w:val="center"/>
              <w:rPr>
                <w:sz w:val="22"/>
              </w:rPr>
            </w:pPr>
            <w:r w:rsidRPr="00A5746B">
              <w:rPr>
                <w:sz w:val="22"/>
              </w:rPr>
              <w:t>6.1</w:t>
            </w:r>
          </w:p>
        </w:tc>
        <w:tc>
          <w:tcPr>
            <w:tcW w:w="1849"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присоединенная нагрузка</w:t>
            </w:r>
          </w:p>
        </w:tc>
        <w:tc>
          <w:tcPr>
            <w:tcW w:w="423"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 xml:space="preserve">Гкал/ч </w:t>
            </w:r>
          </w:p>
        </w:tc>
        <w:tc>
          <w:tcPr>
            <w:tcW w:w="32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2,642</w:t>
            </w:r>
          </w:p>
        </w:tc>
        <w:tc>
          <w:tcPr>
            <w:tcW w:w="311"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2,642</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2,642</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2,642</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2,642</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2,642</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2,642</w:t>
            </w:r>
          </w:p>
        </w:tc>
        <w:tc>
          <w:tcPr>
            <w:tcW w:w="311" w:type="pct"/>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2,642</w:t>
            </w:r>
          </w:p>
        </w:tc>
      </w:tr>
      <w:tr w:rsidR="00354E62" w:rsidRPr="00A5746B" w:rsidTr="008840C0">
        <w:trPr>
          <w:cantSplit/>
        </w:trPr>
        <w:tc>
          <w:tcPr>
            <w:tcW w:w="225" w:type="pct"/>
            <w:shd w:val="clear" w:color="auto" w:fill="auto"/>
            <w:vAlign w:val="bottom"/>
          </w:tcPr>
          <w:p w:rsidR="00354E62" w:rsidRPr="00A5746B" w:rsidRDefault="00354E62" w:rsidP="008840C0">
            <w:pPr>
              <w:jc w:val="center"/>
              <w:rPr>
                <w:sz w:val="22"/>
              </w:rPr>
            </w:pPr>
            <w:r w:rsidRPr="00A5746B">
              <w:rPr>
                <w:sz w:val="22"/>
              </w:rPr>
              <w:lastRenderedPageBreak/>
              <w:t>6.2</w:t>
            </w:r>
          </w:p>
        </w:tc>
        <w:tc>
          <w:tcPr>
            <w:tcW w:w="1849"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объем системы теплоснабжения</w:t>
            </w:r>
          </w:p>
        </w:tc>
        <w:tc>
          <w:tcPr>
            <w:tcW w:w="423"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м. куб.</w:t>
            </w:r>
          </w:p>
        </w:tc>
        <w:tc>
          <w:tcPr>
            <w:tcW w:w="32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89,199</w:t>
            </w:r>
          </w:p>
        </w:tc>
        <w:tc>
          <w:tcPr>
            <w:tcW w:w="311"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89,199</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89,199</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89,199</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89,199</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89,199</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89,199</w:t>
            </w:r>
          </w:p>
        </w:tc>
        <w:tc>
          <w:tcPr>
            <w:tcW w:w="311" w:type="pct"/>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89,199</w:t>
            </w:r>
          </w:p>
        </w:tc>
      </w:tr>
      <w:tr w:rsidR="00354E62" w:rsidRPr="00A5746B" w:rsidTr="008840C0">
        <w:trPr>
          <w:cantSplit/>
        </w:trPr>
        <w:tc>
          <w:tcPr>
            <w:tcW w:w="225" w:type="pct"/>
            <w:shd w:val="clear" w:color="auto" w:fill="auto"/>
            <w:vAlign w:val="bottom"/>
          </w:tcPr>
          <w:p w:rsidR="00354E62" w:rsidRPr="00A5746B" w:rsidRDefault="00354E62" w:rsidP="008840C0">
            <w:pPr>
              <w:jc w:val="center"/>
              <w:rPr>
                <w:sz w:val="22"/>
              </w:rPr>
            </w:pPr>
            <w:r w:rsidRPr="00A5746B">
              <w:rPr>
                <w:sz w:val="22"/>
              </w:rPr>
              <w:t>6.3</w:t>
            </w:r>
          </w:p>
        </w:tc>
        <w:tc>
          <w:tcPr>
            <w:tcW w:w="1849"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нормативные утечки (п. 6.16 в СП 124.13330.2012)</w:t>
            </w:r>
          </w:p>
        </w:tc>
        <w:tc>
          <w:tcPr>
            <w:tcW w:w="423"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м. куб./ч</w:t>
            </w:r>
          </w:p>
        </w:tc>
        <w:tc>
          <w:tcPr>
            <w:tcW w:w="32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0,223</w:t>
            </w:r>
          </w:p>
        </w:tc>
        <w:tc>
          <w:tcPr>
            <w:tcW w:w="311"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0,223</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0,223</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0,223</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0,223</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0,223</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0,223</w:t>
            </w:r>
          </w:p>
        </w:tc>
        <w:tc>
          <w:tcPr>
            <w:tcW w:w="311" w:type="pct"/>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0,223</w:t>
            </w:r>
          </w:p>
        </w:tc>
      </w:tr>
      <w:tr w:rsidR="00354E62" w:rsidRPr="00A5746B" w:rsidTr="008840C0">
        <w:trPr>
          <w:cantSplit/>
        </w:trPr>
        <w:tc>
          <w:tcPr>
            <w:tcW w:w="225" w:type="pct"/>
            <w:shd w:val="clear" w:color="auto" w:fill="auto"/>
            <w:vAlign w:val="bottom"/>
          </w:tcPr>
          <w:p w:rsidR="00354E62" w:rsidRPr="00A5746B" w:rsidRDefault="00354E62" w:rsidP="008840C0">
            <w:pPr>
              <w:jc w:val="center"/>
              <w:rPr>
                <w:sz w:val="22"/>
              </w:rPr>
            </w:pPr>
            <w:r w:rsidRPr="00A5746B">
              <w:rPr>
                <w:sz w:val="22"/>
              </w:rPr>
              <w:t>6.4</w:t>
            </w:r>
          </w:p>
        </w:tc>
        <w:tc>
          <w:tcPr>
            <w:tcW w:w="1849"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аварийная подпитка «сырой» водой (п. 6.22 в СП 124.13330.2012)</w:t>
            </w:r>
          </w:p>
        </w:tc>
        <w:tc>
          <w:tcPr>
            <w:tcW w:w="423"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м. куб./ч</w:t>
            </w:r>
          </w:p>
        </w:tc>
        <w:tc>
          <w:tcPr>
            <w:tcW w:w="32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1,78</w:t>
            </w:r>
          </w:p>
        </w:tc>
        <w:tc>
          <w:tcPr>
            <w:tcW w:w="311"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1,78</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1,78</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1,78</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1,78</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1,78</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1,78</w:t>
            </w:r>
          </w:p>
        </w:tc>
        <w:tc>
          <w:tcPr>
            <w:tcW w:w="311" w:type="pct"/>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1,78</w:t>
            </w:r>
          </w:p>
        </w:tc>
      </w:tr>
      <w:tr w:rsidR="00354E62" w:rsidRPr="00A5746B" w:rsidTr="008840C0">
        <w:trPr>
          <w:cantSplit/>
        </w:trPr>
        <w:tc>
          <w:tcPr>
            <w:tcW w:w="225" w:type="pct"/>
            <w:shd w:val="clear" w:color="auto" w:fill="auto"/>
            <w:vAlign w:val="bottom"/>
          </w:tcPr>
          <w:p w:rsidR="00354E62" w:rsidRPr="00A5746B" w:rsidRDefault="00354E62" w:rsidP="008840C0">
            <w:pPr>
              <w:jc w:val="center"/>
              <w:rPr>
                <w:sz w:val="22"/>
              </w:rPr>
            </w:pPr>
            <w:r w:rsidRPr="00A5746B">
              <w:rPr>
                <w:sz w:val="22"/>
              </w:rPr>
              <w:t>7</w:t>
            </w:r>
          </w:p>
        </w:tc>
        <w:tc>
          <w:tcPr>
            <w:tcW w:w="1849" w:type="pct"/>
            <w:shd w:val="clear" w:color="auto" w:fill="auto"/>
            <w:vAlign w:val="bottom"/>
          </w:tcPr>
          <w:p w:rsidR="00354E62" w:rsidRPr="00A5746B" w:rsidRDefault="00354E62" w:rsidP="00A50000">
            <w:pPr>
              <w:jc w:val="left"/>
              <w:rPr>
                <w:rFonts w:ascii="Calibri" w:eastAsia="Times New Roman" w:hAnsi="Calibri" w:cs="Calibri"/>
                <w:sz w:val="22"/>
                <w:lang w:eastAsia="ru-RU"/>
              </w:rPr>
            </w:pPr>
            <w:r w:rsidRPr="00A5746B">
              <w:rPr>
                <w:rFonts w:eastAsia="Times New Roman"/>
                <w:b/>
                <w:bCs/>
                <w:sz w:val="22"/>
                <w:lang w:eastAsia="ru-RU"/>
              </w:rPr>
              <w:t>Котельная (д.Зюино, ул. Школьная, 77а)</w:t>
            </w:r>
          </w:p>
        </w:tc>
        <w:tc>
          <w:tcPr>
            <w:tcW w:w="423" w:type="pct"/>
            <w:shd w:val="clear" w:color="auto" w:fill="auto"/>
            <w:vAlign w:val="center"/>
          </w:tcPr>
          <w:p w:rsidR="00354E62" w:rsidRPr="00A5746B" w:rsidRDefault="00354E62" w:rsidP="00A50000">
            <w:pPr>
              <w:rPr>
                <w:rFonts w:eastAsia="Times New Roman"/>
                <w:sz w:val="22"/>
                <w:lang w:eastAsia="ru-RU"/>
              </w:rPr>
            </w:pPr>
          </w:p>
        </w:tc>
        <w:tc>
          <w:tcPr>
            <w:tcW w:w="322" w:type="pct"/>
            <w:shd w:val="clear" w:color="auto" w:fill="auto"/>
            <w:vAlign w:val="center"/>
          </w:tcPr>
          <w:p w:rsidR="00354E62" w:rsidRPr="00A5746B" w:rsidRDefault="00354E62" w:rsidP="00A50000">
            <w:pPr>
              <w:jc w:val="center"/>
              <w:rPr>
                <w:rFonts w:eastAsia="Times New Roman"/>
                <w:sz w:val="22"/>
                <w:lang w:eastAsia="ru-RU"/>
              </w:rPr>
            </w:pPr>
          </w:p>
        </w:tc>
        <w:tc>
          <w:tcPr>
            <w:tcW w:w="311" w:type="pct"/>
            <w:shd w:val="clear" w:color="auto" w:fill="auto"/>
            <w:vAlign w:val="center"/>
          </w:tcPr>
          <w:p w:rsidR="00354E62" w:rsidRPr="00A5746B" w:rsidRDefault="00354E62" w:rsidP="00A50000">
            <w:pPr>
              <w:jc w:val="center"/>
              <w:rPr>
                <w:rFonts w:eastAsia="Times New Roman"/>
                <w:sz w:val="22"/>
                <w:lang w:eastAsia="ru-RU"/>
              </w:rPr>
            </w:pPr>
          </w:p>
        </w:tc>
        <w:tc>
          <w:tcPr>
            <w:tcW w:w="312" w:type="pct"/>
            <w:shd w:val="clear" w:color="auto" w:fill="auto"/>
            <w:vAlign w:val="center"/>
          </w:tcPr>
          <w:p w:rsidR="00354E62" w:rsidRPr="00A5746B" w:rsidRDefault="00354E62" w:rsidP="00A50000">
            <w:pPr>
              <w:jc w:val="center"/>
              <w:rPr>
                <w:rFonts w:eastAsia="Times New Roman"/>
                <w:sz w:val="22"/>
                <w:lang w:eastAsia="ru-RU"/>
              </w:rPr>
            </w:pPr>
          </w:p>
        </w:tc>
        <w:tc>
          <w:tcPr>
            <w:tcW w:w="312" w:type="pct"/>
            <w:shd w:val="clear" w:color="auto" w:fill="auto"/>
            <w:vAlign w:val="center"/>
          </w:tcPr>
          <w:p w:rsidR="00354E62" w:rsidRPr="00A5746B" w:rsidRDefault="00354E62" w:rsidP="00A50000">
            <w:pPr>
              <w:jc w:val="center"/>
              <w:rPr>
                <w:rFonts w:eastAsia="Times New Roman"/>
                <w:sz w:val="22"/>
                <w:lang w:eastAsia="ru-RU"/>
              </w:rPr>
            </w:pPr>
          </w:p>
        </w:tc>
        <w:tc>
          <w:tcPr>
            <w:tcW w:w="312" w:type="pct"/>
            <w:shd w:val="clear" w:color="auto" w:fill="auto"/>
            <w:vAlign w:val="center"/>
          </w:tcPr>
          <w:p w:rsidR="00354E62" w:rsidRPr="00A5746B" w:rsidRDefault="00354E62" w:rsidP="00A50000">
            <w:pPr>
              <w:jc w:val="center"/>
              <w:rPr>
                <w:rFonts w:eastAsia="Times New Roman"/>
                <w:sz w:val="22"/>
                <w:lang w:eastAsia="ru-RU"/>
              </w:rPr>
            </w:pPr>
          </w:p>
        </w:tc>
        <w:tc>
          <w:tcPr>
            <w:tcW w:w="312" w:type="pct"/>
            <w:shd w:val="clear" w:color="auto" w:fill="auto"/>
            <w:vAlign w:val="center"/>
          </w:tcPr>
          <w:p w:rsidR="00354E62" w:rsidRPr="00A5746B" w:rsidRDefault="00354E62" w:rsidP="00A50000">
            <w:pPr>
              <w:jc w:val="center"/>
              <w:rPr>
                <w:rFonts w:eastAsia="Times New Roman"/>
                <w:sz w:val="22"/>
                <w:lang w:eastAsia="ru-RU"/>
              </w:rPr>
            </w:pPr>
          </w:p>
        </w:tc>
        <w:tc>
          <w:tcPr>
            <w:tcW w:w="312" w:type="pct"/>
            <w:shd w:val="clear" w:color="auto" w:fill="auto"/>
            <w:vAlign w:val="center"/>
          </w:tcPr>
          <w:p w:rsidR="00354E62" w:rsidRPr="00A5746B" w:rsidRDefault="00354E62" w:rsidP="00A50000">
            <w:pPr>
              <w:jc w:val="center"/>
              <w:rPr>
                <w:rFonts w:eastAsia="Times New Roman"/>
                <w:sz w:val="22"/>
                <w:lang w:eastAsia="ru-RU"/>
              </w:rPr>
            </w:pPr>
          </w:p>
        </w:tc>
        <w:tc>
          <w:tcPr>
            <w:tcW w:w="311" w:type="pct"/>
            <w:vAlign w:val="bottom"/>
          </w:tcPr>
          <w:p w:rsidR="00354E62" w:rsidRPr="00A5746B" w:rsidRDefault="00354E62" w:rsidP="00A50000">
            <w:pPr>
              <w:jc w:val="left"/>
              <w:rPr>
                <w:rFonts w:ascii="Calibri" w:eastAsia="Times New Roman" w:hAnsi="Calibri" w:cs="Calibri"/>
                <w:sz w:val="22"/>
                <w:lang w:eastAsia="ru-RU"/>
              </w:rPr>
            </w:pPr>
          </w:p>
        </w:tc>
      </w:tr>
      <w:tr w:rsidR="00354E62" w:rsidRPr="00A5746B" w:rsidTr="008840C0">
        <w:trPr>
          <w:cantSplit/>
        </w:trPr>
        <w:tc>
          <w:tcPr>
            <w:tcW w:w="225" w:type="pct"/>
            <w:shd w:val="clear" w:color="auto" w:fill="auto"/>
            <w:vAlign w:val="bottom"/>
          </w:tcPr>
          <w:p w:rsidR="00354E62" w:rsidRPr="00A5746B" w:rsidRDefault="00354E62" w:rsidP="008840C0">
            <w:pPr>
              <w:jc w:val="center"/>
              <w:rPr>
                <w:sz w:val="22"/>
              </w:rPr>
            </w:pPr>
            <w:r w:rsidRPr="00A5746B">
              <w:rPr>
                <w:sz w:val="22"/>
              </w:rPr>
              <w:t>7.1</w:t>
            </w:r>
          </w:p>
        </w:tc>
        <w:tc>
          <w:tcPr>
            <w:tcW w:w="1849"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присоединенная нагрузка</w:t>
            </w:r>
          </w:p>
        </w:tc>
        <w:tc>
          <w:tcPr>
            <w:tcW w:w="423"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 xml:space="preserve">Гкал/ч </w:t>
            </w:r>
          </w:p>
        </w:tc>
        <w:tc>
          <w:tcPr>
            <w:tcW w:w="32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0,214</w:t>
            </w:r>
          </w:p>
        </w:tc>
        <w:tc>
          <w:tcPr>
            <w:tcW w:w="311"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0,214</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0,214</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0,214</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0,214</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0,214</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0,214</w:t>
            </w:r>
          </w:p>
        </w:tc>
        <w:tc>
          <w:tcPr>
            <w:tcW w:w="311" w:type="pct"/>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0,214</w:t>
            </w:r>
          </w:p>
        </w:tc>
      </w:tr>
      <w:tr w:rsidR="00354E62" w:rsidRPr="00A5746B" w:rsidTr="008840C0">
        <w:trPr>
          <w:cantSplit/>
        </w:trPr>
        <w:tc>
          <w:tcPr>
            <w:tcW w:w="225" w:type="pct"/>
            <w:shd w:val="clear" w:color="auto" w:fill="auto"/>
            <w:vAlign w:val="bottom"/>
          </w:tcPr>
          <w:p w:rsidR="00354E62" w:rsidRPr="00A5746B" w:rsidRDefault="00354E62" w:rsidP="008840C0">
            <w:pPr>
              <w:jc w:val="center"/>
              <w:rPr>
                <w:sz w:val="22"/>
              </w:rPr>
            </w:pPr>
            <w:r w:rsidRPr="00A5746B">
              <w:rPr>
                <w:sz w:val="22"/>
              </w:rPr>
              <w:t>7.2</w:t>
            </w:r>
          </w:p>
        </w:tc>
        <w:tc>
          <w:tcPr>
            <w:tcW w:w="1849"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объем системы теплоснабжения</w:t>
            </w:r>
          </w:p>
        </w:tc>
        <w:tc>
          <w:tcPr>
            <w:tcW w:w="423"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м. куб.</w:t>
            </w:r>
          </w:p>
        </w:tc>
        <w:tc>
          <w:tcPr>
            <w:tcW w:w="32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4,823</w:t>
            </w:r>
          </w:p>
        </w:tc>
        <w:tc>
          <w:tcPr>
            <w:tcW w:w="311"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4,823</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4,823</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4,823</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4,823</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4,823</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4,823</w:t>
            </w:r>
          </w:p>
        </w:tc>
        <w:tc>
          <w:tcPr>
            <w:tcW w:w="311" w:type="pct"/>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4,823</w:t>
            </w:r>
          </w:p>
        </w:tc>
      </w:tr>
      <w:tr w:rsidR="00354E62" w:rsidRPr="00A5746B" w:rsidTr="008840C0">
        <w:trPr>
          <w:cantSplit/>
        </w:trPr>
        <w:tc>
          <w:tcPr>
            <w:tcW w:w="225" w:type="pct"/>
            <w:shd w:val="clear" w:color="auto" w:fill="auto"/>
            <w:vAlign w:val="bottom"/>
          </w:tcPr>
          <w:p w:rsidR="00354E62" w:rsidRPr="00A5746B" w:rsidRDefault="00354E62" w:rsidP="008840C0">
            <w:pPr>
              <w:jc w:val="center"/>
              <w:rPr>
                <w:sz w:val="22"/>
              </w:rPr>
            </w:pPr>
            <w:r w:rsidRPr="00A5746B">
              <w:rPr>
                <w:sz w:val="22"/>
              </w:rPr>
              <w:t>7.3</w:t>
            </w:r>
          </w:p>
        </w:tc>
        <w:tc>
          <w:tcPr>
            <w:tcW w:w="1849"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нормативные утечки (п. 6.16 в СП 124.13330.2012)</w:t>
            </w:r>
          </w:p>
        </w:tc>
        <w:tc>
          <w:tcPr>
            <w:tcW w:w="423"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м. куб./ч</w:t>
            </w:r>
          </w:p>
        </w:tc>
        <w:tc>
          <w:tcPr>
            <w:tcW w:w="32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0,012</w:t>
            </w:r>
          </w:p>
        </w:tc>
        <w:tc>
          <w:tcPr>
            <w:tcW w:w="311"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0,012</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0,012</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0,012</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0,012</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0,012</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0,012</w:t>
            </w:r>
          </w:p>
        </w:tc>
        <w:tc>
          <w:tcPr>
            <w:tcW w:w="311" w:type="pct"/>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0,012</w:t>
            </w:r>
          </w:p>
        </w:tc>
      </w:tr>
      <w:tr w:rsidR="00354E62" w:rsidRPr="00A5746B" w:rsidTr="008840C0">
        <w:trPr>
          <w:cantSplit/>
        </w:trPr>
        <w:tc>
          <w:tcPr>
            <w:tcW w:w="225" w:type="pct"/>
            <w:shd w:val="clear" w:color="auto" w:fill="auto"/>
            <w:vAlign w:val="bottom"/>
          </w:tcPr>
          <w:p w:rsidR="00354E62" w:rsidRPr="00A5746B" w:rsidRDefault="00354E62" w:rsidP="008840C0">
            <w:pPr>
              <w:jc w:val="center"/>
              <w:rPr>
                <w:sz w:val="22"/>
              </w:rPr>
            </w:pPr>
            <w:r w:rsidRPr="00A5746B">
              <w:rPr>
                <w:sz w:val="22"/>
              </w:rPr>
              <w:t>7.4</w:t>
            </w:r>
          </w:p>
        </w:tc>
        <w:tc>
          <w:tcPr>
            <w:tcW w:w="1849"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аварийная подпитка «сырой» водой (п. 6.22 в СП 124.13330.2012)</w:t>
            </w:r>
          </w:p>
        </w:tc>
        <w:tc>
          <w:tcPr>
            <w:tcW w:w="423"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м. куб./ч</w:t>
            </w:r>
          </w:p>
        </w:tc>
        <w:tc>
          <w:tcPr>
            <w:tcW w:w="32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0,10</w:t>
            </w:r>
          </w:p>
        </w:tc>
        <w:tc>
          <w:tcPr>
            <w:tcW w:w="311"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0,10</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0,10</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0,10</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0,10</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0,10</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0,10</w:t>
            </w:r>
          </w:p>
        </w:tc>
        <w:tc>
          <w:tcPr>
            <w:tcW w:w="311" w:type="pct"/>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0,10</w:t>
            </w:r>
          </w:p>
        </w:tc>
      </w:tr>
      <w:tr w:rsidR="00354E62" w:rsidRPr="00A5746B" w:rsidTr="008840C0">
        <w:trPr>
          <w:cantSplit/>
        </w:trPr>
        <w:tc>
          <w:tcPr>
            <w:tcW w:w="225" w:type="pct"/>
            <w:shd w:val="clear" w:color="auto" w:fill="auto"/>
            <w:vAlign w:val="bottom"/>
          </w:tcPr>
          <w:p w:rsidR="00354E62" w:rsidRPr="00A5746B" w:rsidRDefault="00354E62" w:rsidP="008840C0">
            <w:pPr>
              <w:jc w:val="center"/>
              <w:rPr>
                <w:sz w:val="22"/>
              </w:rPr>
            </w:pPr>
            <w:r w:rsidRPr="00A5746B">
              <w:rPr>
                <w:sz w:val="22"/>
              </w:rPr>
              <w:t>8</w:t>
            </w:r>
          </w:p>
        </w:tc>
        <w:tc>
          <w:tcPr>
            <w:tcW w:w="1849" w:type="pct"/>
            <w:shd w:val="clear" w:color="auto" w:fill="auto"/>
            <w:vAlign w:val="bottom"/>
          </w:tcPr>
          <w:p w:rsidR="00354E62" w:rsidRPr="00A5746B" w:rsidRDefault="00354E62" w:rsidP="00A50000">
            <w:pPr>
              <w:jc w:val="left"/>
              <w:rPr>
                <w:rFonts w:ascii="Calibri" w:eastAsia="Times New Roman" w:hAnsi="Calibri" w:cs="Calibri"/>
                <w:sz w:val="22"/>
                <w:lang w:eastAsia="ru-RU"/>
              </w:rPr>
            </w:pPr>
            <w:r w:rsidRPr="00A5746B">
              <w:rPr>
                <w:rFonts w:eastAsia="Times New Roman"/>
                <w:b/>
                <w:bCs/>
                <w:sz w:val="22"/>
                <w:lang w:eastAsia="ru-RU"/>
              </w:rPr>
              <w:t>Котельная (д.Бачумово, ул. Школьная, 17а)</w:t>
            </w:r>
          </w:p>
        </w:tc>
        <w:tc>
          <w:tcPr>
            <w:tcW w:w="423" w:type="pct"/>
            <w:shd w:val="clear" w:color="auto" w:fill="auto"/>
            <w:vAlign w:val="center"/>
          </w:tcPr>
          <w:p w:rsidR="00354E62" w:rsidRPr="00A5746B" w:rsidRDefault="00354E62" w:rsidP="00A50000">
            <w:pPr>
              <w:rPr>
                <w:rFonts w:eastAsia="Times New Roman"/>
                <w:sz w:val="22"/>
                <w:lang w:eastAsia="ru-RU"/>
              </w:rPr>
            </w:pPr>
          </w:p>
        </w:tc>
        <w:tc>
          <w:tcPr>
            <w:tcW w:w="322" w:type="pct"/>
            <w:shd w:val="clear" w:color="auto" w:fill="auto"/>
            <w:vAlign w:val="center"/>
          </w:tcPr>
          <w:p w:rsidR="00354E62" w:rsidRPr="00A5746B" w:rsidRDefault="00354E62" w:rsidP="00A50000">
            <w:pPr>
              <w:jc w:val="center"/>
              <w:rPr>
                <w:rFonts w:eastAsia="Times New Roman"/>
                <w:sz w:val="22"/>
                <w:lang w:eastAsia="ru-RU"/>
              </w:rPr>
            </w:pPr>
          </w:p>
        </w:tc>
        <w:tc>
          <w:tcPr>
            <w:tcW w:w="311" w:type="pct"/>
            <w:shd w:val="clear" w:color="auto" w:fill="auto"/>
            <w:vAlign w:val="center"/>
          </w:tcPr>
          <w:p w:rsidR="00354E62" w:rsidRPr="00A5746B" w:rsidRDefault="00354E62" w:rsidP="00A50000">
            <w:pPr>
              <w:jc w:val="center"/>
              <w:rPr>
                <w:rFonts w:eastAsia="Times New Roman"/>
                <w:sz w:val="22"/>
                <w:lang w:eastAsia="ru-RU"/>
              </w:rPr>
            </w:pPr>
          </w:p>
        </w:tc>
        <w:tc>
          <w:tcPr>
            <w:tcW w:w="312" w:type="pct"/>
            <w:shd w:val="clear" w:color="auto" w:fill="auto"/>
            <w:vAlign w:val="center"/>
          </w:tcPr>
          <w:p w:rsidR="00354E62" w:rsidRPr="00A5746B" w:rsidRDefault="00354E62" w:rsidP="00A50000">
            <w:pPr>
              <w:jc w:val="center"/>
              <w:rPr>
                <w:rFonts w:eastAsia="Times New Roman"/>
                <w:sz w:val="22"/>
                <w:lang w:eastAsia="ru-RU"/>
              </w:rPr>
            </w:pPr>
          </w:p>
        </w:tc>
        <w:tc>
          <w:tcPr>
            <w:tcW w:w="312" w:type="pct"/>
            <w:shd w:val="clear" w:color="auto" w:fill="auto"/>
            <w:vAlign w:val="center"/>
          </w:tcPr>
          <w:p w:rsidR="00354E62" w:rsidRPr="00A5746B" w:rsidRDefault="00354E62" w:rsidP="00A50000">
            <w:pPr>
              <w:jc w:val="center"/>
              <w:rPr>
                <w:rFonts w:eastAsia="Times New Roman"/>
                <w:sz w:val="22"/>
                <w:lang w:eastAsia="ru-RU"/>
              </w:rPr>
            </w:pPr>
          </w:p>
        </w:tc>
        <w:tc>
          <w:tcPr>
            <w:tcW w:w="312" w:type="pct"/>
            <w:shd w:val="clear" w:color="auto" w:fill="auto"/>
            <w:vAlign w:val="center"/>
          </w:tcPr>
          <w:p w:rsidR="00354E62" w:rsidRPr="00A5746B" w:rsidRDefault="00354E62" w:rsidP="00A50000">
            <w:pPr>
              <w:jc w:val="center"/>
              <w:rPr>
                <w:rFonts w:eastAsia="Times New Roman"/>
                <w:sz w:val="22"/>
                <w:lang w:eastAsia="ru-RU"/>
              </w:rPr>
            </w:pPr>
          </w:p>
        </w:tc>
        <w:tc>
          <w:tcPr>
            <w:tcW w:w="312" w:type="pct"/>
            <w:shd w:val="clear" w:color="auto" w:fill="auto"/>
            <w:vAlign w:val="center"/>
          </w:tcPr>
          <w:p w:rsidR="00354E62" w:rsidRPr="00A5746B" w:rsidRDefault="00354E62" w:rsidP="00A50000">
            <w:pPr>
              <w:jc w:val="center"/>
              <w:rPr>
                <w:rFonts w:eastAsia="Times New Roman"/>
                <w:sz w:val="22"/>
                <w:lang w:eastAsia="ru-RU"/>
              </w:rPr>
            </w:pPr>
          </w:p>
        </w:tc>
        <w:tc>
          <w:tcPr>
            <w:tcW w:w="312" w:type="pct"/>
            <w:shd w:val="clear" w:color="auto" w:fill="auto"/>
            <w:vAlign w:val="center"/>
          </w:tcPr>
          <w:p w:rsidR="00354E62" w:rsidRPr="00A5746B" w:rsidRDefault="00354E62" w:rsidP="00A50000">
            <w:pPr>
              <w:jc w:val="center"/>
              <w:rPr>
                <w:rFonts w:eastAsia="Times New Roman"/>
                <w:sz w:val="22"/>
                <w:lang w:eastAsia="ru-RU"/>
              </w:rPr>
            </w:pPr>
          </w:p>
        </w:tc>
        <w:tc>
          <w:tcPr>
            <w:tcW w:w="311" w:type="pct"/>
            <w:vAlign w:val="bottom"/>
          </w:tcPr>
          <w:p w:rsidR="00354E62" w:rsidRPr="00A5746B" w:rsidRDefault="00354E62" w:rsidP="00A50000">
            <w:pPr>
              <w:jc w:val="left"/>
              <w:rPr>
                <w:rFonts w:ascii="Calibri" w:eastAsia="Times New Roman" w:hAnsi="Calibri" w:cs="Calibri"/>
                <w:sz w:val="22"/>
                <w:lang w:eastAsia="ru-RU"/>
              </w:rPr>
            </w:pPr>
          </w:p>
        </w:tc>
      </w:tr>
      <w:tr w:rsidR="00354E62" w:rsidRPr="00A5746B" w:rsidTr="008840C0">
        <w:trPr>
          <w:cantSplit/>
        </w:trPr>
        <w:tc>
          <w:tcPr>
            <w:tcW w:w="225" w:type="pct"/>
            <w:shd w:val="clear" w:color="auto" w:fill="auto"/>
            <w:vAlign w:val="bottom"/>
          </w:tcPr>
          <w:p w:rsidR="00354E62" w:rsidRPr="00A5746B" w:rsidRDefault="00354E62" w:rsidP="008840C0">
            <w:pPr>
              <w:jc w:val="center"/>
              <w:rPr>
                <w:sz w:val="22"/>
              </w:rPr>
            </w:pPr>
            <w:r w:rsidRPr="00A5746B">
              <w:rPr>
                <w:sz w:val="22"/>
              </w:rPr>
              <w:t>8.1</w:t>
            </w:r>
          </w:p>
        </w:tc>
        <w:tc>
          <w:tcPr>
            <w:tcW w:w="1849"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присоединенная нагрузка</w:t>
            </w:r>
          </w:p>
        </w:tc>
        <w:tc>
          <w:tcPr>
            <w:tcW w:w="423"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 xml:space="preserve">Гкал/ч </w:t>
            </w:r>
          </w:p>
        </w:tc>
        <w:tc>
          <w:tcPr>
            <w:tcW w:w="32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0,289</w:t>
            </w:r>
          </w:p>
        </w:tc>
        <w:tc>
          <w:tcPr>
            <w:tcW w:w="311"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0,289</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0,289</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0,289</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0,289</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0,289</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0,289</w:t>
            </w:r>
          </w:p>
        </w:tc>
        <w:tc>
          <w:tcPr>
            <w:tcW w:w="311" w:type="pct"/>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0,289</w:t>
            </w:r>
          </w:p>
        </w:tc>
      </w:tr>
      <w:tr w:rsidR="00354E62" w:rsidRPr="00A5746B" w:rsidTr="008840C0">
        <w:trPr>
          <w:cantSplit/>
        </w:trPr>
        <w:tc>
          <w:tcPr>
            <w:tcW w:w="225" w:type="pct"/>
            <w:shd w:val="clear" w:color="auto" w:fill="auto"/>
            <w:vAlign w:val="bottom"/>
          </w:tcPr>
          <w:p w:rsidR="00354E62" w:rsidRPr="00A5746B" w:rsidRDefault="00354E62" w:rsidP="008840C0">
            <w:pPr>
              <w:jc w:val="center"/>
              <w:rPr>
                <w:sz w:val="22"/>
              </w:rPr>
            </w:pPr>
            <w:r w:rsidRPr="00A5746B">
              <w:rPr>
                <w:sz w:val="22"/>
              </w:rPr>
              <w:t>8.2</w:t>
            </w:r>
          </w:p>
        </w:tc>
        <w:tc>
          <w:tcPr>
            <w:tcW w:w="1849"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объем системы теплоснабжения</w:t>
            </w:r>
          </w:p>
        </w:tc>
        <w:tc>
          <w:tcPr>
            <w:tcW w:w="423"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м. куб.</w:t>
            </w:r>
          </w:p>
        </w:tc>
        <w:tc>
          <w:tcPr>
            <w:tcW w:w="32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10,296</w:t>
            </w:r>
          </w:p>
        </w:tc>
        <w:tc>
          <w:tcPr>
            <w:tcW w:w="311"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10,296</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10,296</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10,296</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10,296</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10,296</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10,296</w:t>
            </w:r>
          </w:p>
        </w:tc>
        <w:tc>
          <w:tcPr>
            <w:tcW w:w="311" w:type="pct"/>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10,296</w:t>
            </w:r>
          </w:p>
        </w:tc>
      </w:tr>
      <w:tr w:rsidR="00354E62" w:rsidRPr="00A5746B" w:rsidTr="008840C0">
        <w:trPr>
          <w:cantSplit/>
        </w:trPr>
        <w:tc>
          <w:tcPr>
            <w:tcW w:w="225" w:type="pct"/>
            <w:shd w:val="clear" w:color="auto" w:fill="auto"/>
            <w:vAlign w:val="bottom"/>
          </w:tcPr>
          <w:p w:rsidR="00354E62" w:rsidRPr="00A5746B" w:rsidRDefault="00354E62" w:rsidP="008840C0">
            <w:pPr>
              <w:jc w:val="center"/>
              <w:rPr>
                <w:sz w:val="22"/>
              </w:rPr>
            </w:pPr>
            <w:r w:rsidRPr="00A5746B">
              <w:rPr>
                <w:sz w:val="22"/>
              </w:rPr>
              <w:t>8.3</w:t>
            </w:r>
          </w:p>
        </w:tc>
        <w:tc>
          <w:tcPr>
            <w:tcW w:w="1849"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нормативные утечки (п. 6.16 в СП 124.13330.2012)</w:t>
            </w:r>
          </w:p>
        </w:tc>
        <w:tc>
          <w:tcPr>
            <w:tcW w:w="423"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м. куб./ч</w:t>
            </w:r>
          </w:p>
        </w:tc>
        <w:tc>
          <w:tcPr>
            <w:tcW w:w="32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0,026</w:t>
            </w:r>
          </w:p>
        </w:tc>
        <w:tc>
          <w:tcPr>
            <w:tcW w:w="311"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0,026</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0,026</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0,026</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0,026</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0,026</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0,026</w:t>
            </w:r>
          </w:p>
        </w:tc>
        <w:tc>
          <w:tcPr>
            <w:tcW w:w="311" w:type="pct"/>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0,026</w:t>
            </w:r>
          </w:p>
        </w:tc>
      </w:tr>
      <w:tr w:rsidR="00354E62" w:rsidRPr="00A5746B" w:rsidTr="008840C0">
        <w:trPr>
          <w:cantSplit/>
        </w:trPr>
        <w:tc>
          <w:tcPr>
            <w:tcW w:w="225" w:type="pct"/>
            <w:shd w:val="clear" w:color="auto" w:fill="auto"/>
            <w:vAlign w:val="bottom"/>
          </w:tcPr>
          <w:p w:rsidR="00354E62" w:rsidRPr="00A5746B" w:rsidRDefault="00354E62" w:rsidP="008840C0">
            <w:pPr>
              <w:jc w:val="center"/>
              <w:rPr>
                <w:sz w:val="22"/>
              </w:rPr>
            </w:pPr>
            <w:r w:rsidRPr="00A5746B">
              <w:rPr>
                <w:sz w:val="22"/>
              </w:rPr>
              <w:t>8.4</w:t>
            </w:r>
          </w:p>
        </w:tc>
        <w:tc>
          <w:tcPr>
            <w:tcW w:w="1849"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аварийная подпитка «сырой» водой (п. 6.22 в СП 124.13330.2012)</w:t>
            </w:r>
          </w:p>
        </w:tc>
        <w:tc>
          <w:tcPr>
            <w:tcW w:w="423"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м. куб./ч</w:t>
            </w:r>
          </w:p>
        </w:tc>
        <w:tc>
          <w:tcPr>
            <w:tcW w:w="32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0,21</w:t>
            </w:r>
          </w:p>
        </w:tc>
        <w:tc>
          <w:tcPr>
            <w:tcW w:w="311"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0,21</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0,21</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0,21</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0,21</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0,21</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0,21</w:t>
            </w:r>
          </w:p>
        </w:tc>
        <w:tc>
          <w:tcPr>
            <w:tcW w:w="311" w:type="pct"/>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0,21</w:t>
            </w:r>
          </w:p>
        </w:tc>
      </w:tr>
      <w:tr w:rsidR="00354E62" w:rsidRPr="00A5746B" w:rsidTr="008840C0">
        <w:trPr>
          <w:cantSplit/>
        </w:trPr>
        <w:tc>
          <w:tcPr>
            <w:tcW w:w="225" w:type="pct"/>
            <w:shd w:val="clear" w:color="auto" w:fill="auto"/>
            <w:vAlign w:val="bottom"/>
          </w:tcPr>
          <w:p w:rsidR="00354E62" w:rsidRPr="00A5746B" w:rsidRDefault="00354E62" w:rsidP="008840C0">
            <w:pPr>
              <w:jc w:val="center"/>
              <w:rPr>
                <w:sz w:val="22"/>
              </w:rPr>
            </w:pPr>
            <w:r w:rsidRPr="00A5746B">
              <w:rPr>
                <w:sz w:val="22"/>
              </w:rPr>
              <w:t>9</w:t>
            </w:r>
          </w:p>
        </w:tc>
        <w:tc>
          <w:tcPr>
            <w:tcW w:w="1849" w:type="pct"/>
            <w:shd w:val="clear" w:color="auto" w:fill="auto"/>
            <w:vAlign w:val="bottom"/>
          </w:tcPr>
          <w:p w:rsidR="00354E62" w:rsidRPr="00A5746B" w:rsidRDefault="00354E62" w:rsidP="00A50000">
            <w:pPr>
              <w:jc w:val="left"/>
              <w:rPr>
                <w:rFonts w:ascii="Calibri" w:eastAsia="Times New Roman" w:hAnsi="Calibri" w:cs="Calibri"/>
                <w:sz w:val="22"/>
                <w:lang w:eastAsia="ru-RU"/>
              </w:rPr>
            </w:pPr>
            <w:r w:rsidRPr="00A5746B">
              <w:rPr>
                <w:rFonts w:eastAsia="Times New Roman"/>
                <w:b/>
                <w:bCs/>
                <w:sz w:val="22"/>
                <w:lang w:eastAsia="ru-RU"/>
              </w:rPr>
              <w:t>Котельная (д. Ворца, ул. Чапаевская, 66)</w:t>
            </w:r>
          </w:p>
        </w:tc>
        <w:tc>
          <w:tcPr>
            <w:tcW w:w="423" w:type="pct"/>
            <w:shd w:val="clear" w:color="auto" w:fill="auto"/>
            <w:vAlign w:val="center"/>
          </w:tcPr>
          <w:p w:rsidR="00354E62" w:rsidRPr="00A5746B" w:rsidRDefault="00354E62" w:rsidP="00A50000">
            <w:pPr>
              <w:rPr>
                <w:rFonts w:eastAsia="Times New Roman"/>
                <w:sz w:val="22"/>
                <w:lang w:eastAsia="ru-RU"/>
              </w:rPr>
            </w:pPr>
          </w:p>
        </w:tc>
        <w:tc>
          <w:tcPr>
            <w:tcW w:w="322" w:type="pct"/>
            <w:shd w:val="clear" w:color="auto" w:fill="auto"/>
            <w:vAlign w:val="center"/>
          </w:tcPr>
          <w:p w:rsidR="00354E62" w:rsidRPr="00A5746B" w:rsidRDefault="00354E62" w:rsidP="00A50000">
            <w:pPr>
              <w:jc w:val="center"/>
              <w:rPr>
                <w:rFonts w:eastAsia="Times New Roman"/>
                <w:sz w:val="22"/>
                <w:lang w:eastAsia="ru-RU"/>
              </w:rPr>
            </w:pPr>
          </w:p>
        </w:tc>
        <w:tc>
          <w:tcPr>
            <w:tcW w:w="311" w:type="pct"/>
            <w:shd w:val="clear" w:color="auto" w:fill="auto"/>
            <w:vAlign w:val="center"/>
          </w:tcPr>
          <w:p w:rsidR="00354E62" w:rsidRPr="00A5746B" w:rsidRDefault="00354E62" w:rsidP="00A50000">
            <w:pPr>
              <w:jc w:val="center"/>
              <w:rPr>
                <w:rFonts w:eastAsia="Times New Roman"/>
                <w:sz w:val="22"/>
                <w:lang w:eastAsia="ru-RU"/>
              </w:rPr>
            </w:pPr>
          </w:p>
        </w:tc>
        <w:tc>
          <w:tcPr>
            <w:tcW w:w="312" w:type="pct"/>
            <w:shd w:val="clear" w:color="auto" w:fill="auto"/>
            <w:vAlign w:val="center"/>
          </w:tcPr>
          <w:p w:rsidR="00354E62" w:rsidRPr="00A5746B" w:rsidRDefault="00354E62" w:rsidP="00A50000">
            <w:pPr>
              <w:jc w:val="center"/>
              <w:rPr>
                <w:rFonts w:eastAsia="Times New Roman"/>
                <w:sz w:val="22"/>
                <w:lang w:eastAsia="ru-RU"/>
              </w:rPr>
            </w:pPr>
          </w:p>
        </w:tc>
        <w:tc>
          <w:tcPr>
            <w:tcW w:w="312" w:type="pct"/>
            <w:shd w:val="clear" w:color="auto" w:fill="auto"/>
            <w:vAlign w:val="center"/>
          </w:tcPr>
          <w:p w:rsidR="00354E62" w:rsidRPr="00A5746B" w:rsidRDefault="00354E62" w:rsidP="00A50000">
            <w:pPr>
              <w:jc w:val="center"/>
              <w:rPr>
                <w:rFonts w:eastAsia="Times New Roman"/>
                <w:sz w:val="22"/>
                <w:lang w:eastAsia="ru-RU"/>
              </w:rPr>
            </w:pPr>
          </w:p>
        </w:tc>
        <w:tc>
          <w:tcPr>
            <w:tcW w:w="312" w:type="pct"/>
            <w:shd w:val="clear" w:color="auto" w:fill="auto"/>
            <w:vAlign w:val="center"/>
          </w:tcPr>
          <w:p w:rsidR="00354E62" w:rsidRPr="00A5746B" w:rsidRDefault="00354E62" w:rsidP="00A50000">
            <w:pPr>
              <w:jc w:val="center"/>
              <w:rPr>
                <w:rFonts w:eastAsia="Times New Roman"/>
                <w:sz w:val="22"/>
                <w:lang w:eastAsia="ru-RU"/>
              </w:rPr>
            </w:pPr>
          </w:p>
        </w:tc>
        <w:tc>
          <w:tcPr>
            <w:tcW w:w="312" w:type="pct"/>
            <w:shd w:val="clear" w:color="auto" w:fill="auto"/>
            <w:vAlign w:val="center"/>
          </w:tcPr>
          <w:p w:rsidR="00354E62" w:rsidRPr="00A5746B" w:rsidRDefault="00354E62" w:rsidP="00A50000">
            <w:pPr>
              <w:jc w:val="center"/>
              <w:rPr>
                <w:rFonts w:eastAsia="Times New Roman"/>
                <w:sz w:val="22"/>
                <w:lang w:eastAsia="ru-RU"/>
              </w:rPr>
            </w:pPr>
          </w:p>
        </w:tc>
        <w:tc>
          <w:tcPr>
            <w:tcW w:w="312" w:type="pct"/>
            <w:shd w:val="clear" w:color="auto" w:fill="auto"/>
            <w:vAlign w:val="center"/>
          </w:tcPr>
          <w:p w:rsidR="00354E62" w:rsidRPr="00A5746B" w:rsidRDefault="00354E62" w:rsidP="00A50000">
            <w:pPr>
              <w:jc w:val="center"/>
              <w:rPr>
                <w:rFonts w:eastAsia="Times New Roman"/>
                <w:sz w:val="22"/>
                <w:lang w:eastAsia="ru-RU"/>
              </w:rPr>
            </w:pPr>
          </w:p>
        </w:tc>
        <w:tc>
          <w:tcPr>
            <w:tcW w:w="311" w:type="pct"/>
            <w:vAlign w:val="bottom"/>
          </w:tcPr>
          <w:p w:rsidR="00354E62" w:rsidRPr="00A5746B" w:rsidRDefault="00354E62" w:rsidP="00A50000">
            <w:pPr>
              <w:jc w:val="left"/>
              <w:rPr>
                <w:rFonts w:ascii="Calibri" w:eastAsia="Times New Roman" w:hAnsi="Calibri" w:cs="Calibri"/>
                <w:sz w:val="22"/>
                <w:lang w:eastAsia="ru-RU"/>
              </w:rPr>
            </w:pPr>
          </w:p>
        </w:tc>
      </w:tr>
      <w:tr w:rsidR="00354E62" w:rsidRPr="00A5746B" w:rsidTr="008840C0">
        <w:trPr>
          <w:cantSplit/>
        </w:trPr>
        <w:tc>
          <w:tcPr>
            <w:tcW w:w="225" w:type="pct"/>
            <w:shd w:val="clear" w:color="auto" w:fill="auto"/>
            <w:vAlign w:val="bottom"/>
          </w:tcPr>
          <w:p w:rsidR="00354E62" w:rsidRPr="00A5746B" w:rsidRDefault="00354E62" w:rsidP="008840C0">
            <w:pPr>
              <w:jc w:val="center"/>
              <w:rPr>
                <w:sz w:val="22"/>
              </w:rPr>
            </w:pPr>
            <w:r w:rsidRPr="00A5746B">
              <w:rPr>
                <w:sz w:val="22"/>
              </w:rPr>
              <w:t>9.1</w:t>
            </w:r>
          </w:p>
        </w:tc>
        <w:tc>
          <w:tcPr>
            <w:tcW w:w="1849"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присоединенная нагрузка</w:t>
            </w:r>
          </w:p>
        </w:tc>
        <w:tc>
          <w:tcPr>
            <w:tcW w:w="423"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 xml:space="preserve">Гкал/ч </w:t>
            </w:r>
          </w:p>
        </w:tc>
        <w:tc>
          <w:tcPr>
            <w:tcW w:w="32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0,306</w:t>
            </w:r>
          </w:p>
        </w:tc>
        <w:tc>
          <w:tcPr>
            <w:tcW w:w="311"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0,306</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0,306</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0,306</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0,306</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0,306</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0,306</w:t>
            </w:r>
          </w:p>
        </w:tc>
        <w:tc>
          <w:tcPr>
            <w:tcW w:w="311" w:type="pct"/>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0,306</w:t>
            </w:r>
          </w:p>
        </w:tc>
      </w:tr>
      <w:tr w:rsidR="00354E62" w:rsidRPr="00A5746B" w:rsidTr="008840C0">
        <w:trPr>
          <w:cantSplit/>
        </w:trPr>
        <w:tc>
          <w:tcPr>
            <w:tcW w:w="225" w:type="pct"/>
            <w:shd w:val="clear" w:color="auto" w:fill="auto"/>
            <w:vAlign w:val="bottom"/>
          </w:tcPr>
          <w:p w:rsidR="00354E62" w:rsidRPr="00A5746B" w:rsidRDefault="00354E62" w:rsidP="008840C0">
            <w:pPr>
              <w:jc w:val="center"/>
              <w:rPr>
                <w:sz w:val="22"/>
              </w:rPr>
            </w:pPr>
            <w:r w:rsidRPr="00A5746B">
              <w:rPr>
                <w:sz w:val="22"/>
              </w:rPr>
              <w:t>9.2</w:t>
            </w:r>
          </w:p>
        </w:tc>
        <w:tc>
          <w:tcPr>
            <w:tcW w:w="1849"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объем системы теплоснабжения</w:t>
            </w:r>
          </w:p>
        </w:tc>
        <w:tc>
          <w:tcPr>
            <w:tcW w:w="423"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м. куб.</w:t>
            </w:r>
          </w:p>
        </w:tc>
        <w:tc>
          <w:tcPr>
            <w:tcW w:w="32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7,467</w:t>
            </w:r>
          </w:p>
        </w:tc>
        <w:tc>
          <w:tcPr>
            <w:tcW w:w="311"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7,467</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7,467</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7,467</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7,467</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7,467</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7,467</w:t>
            </w:r>
          </w:p>
        </w:tc>
        <w:tc>
          <w:tcPr>
            <w:tcW w:w="311" w:type="pct"/>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7,467</w:t>
            </w:r>
          </w:p>
        </w:tc>
      </w:tr>
      <w:tr w:rsidR="00354E62" w:rsidRPr="00A5746B" w:rsidTr="008840C0">
        <w:trPr>
          <w:cantSplit/>
        </w:trPr>
        <w:tc>
          <w:tcPr>
            <w:tcW w:w="225" w:type="pct"/>
            <w:shd w:val="clear" w:color="auto" w:fill="auto"/>
            <w:vAlign w:val="bottom"/>
          </w:tcPr>
          <w:p w:rsidR="00354E62" w:rsidRPr="00A5746B" w:rsidRDefault="00354E62" w:rsidP="008840C0">
            <w:pPr>
              <w:jc w:val="center"/>
              <w:rPr>
                <w:sz w:val="22"/>
              </w:rPr>
            </w:pPr>
            <w:r w:rsidRPr="00A5746B">
              <w:rPr>
                <w:sz w:val="22"/>
              </w:rPr>
              <w:t>9.3</w:t>
            </w:r>
          </w:p>
        </w:tc>
        <w:tc>
          <w:tcPr>
            <w:tcW w:w="1849"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нормативные утечки (п. 6.16 в СП 124.13330.2012)</w:t>
            </w:r>
          </w:p>
        </w:tc>
        <w:tc>
          <w:tcPr>
            <w:tcW w:w="423"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м. куб./ч</w:t>
            </w:r>
          </w:p>
        </w:tc>
        <w:tc>
          <w:tcPr>
            <w:tcW w:w="32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0,019</w:t>
            </w:r>
          </w:p>
        </w:tc>
        <w:tc>
          <w:tcPr>
            <w:tcW w:w="311"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0,019</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0,019</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0,019</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0,019</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0,019</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0,019</w:t>
            </w:r>
          </w:p>
        </w:tc>
        <w:tc>
          <w:tcPr>
            <w:tcW w:w="311" w:type="pct"/>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0,019</w:t>
            </w:r>
          </w:p>
        </w:tc>
      </w:tr>
      <w:tr w:rsidR="00354E62" w:rsidRPr="00A5746B" w:rsidTr="008840C0">
        <w:trPr>
          <w:cantSplit/>
        </w:trPr>
        <w:tc>
          <w:tcPr>
            <w:tcW w:w="225" w:type="pct"/>
            <w:shd w:val="clear" w:color="auto" w:fill="auto"/>
            <w:vAlign w:val="bottom"/>
          </w:tcPr>
          <w:p w:rsidR="00354E62" w:rsidRPr="00A5746B" w:rsidRDefault="00354E62" w:rsidP="008840C0">
            <w:pPr>
              <w:jc w:val="center"/>
              <w:rPr>
                <w:sz w:val="22"/>
              </w:rPr>
            </w:pPr>
            <w:r w:rsidRPr="00A5746B">
              <w:rPr>
                <w:sz w:val="22"/>
              </w:rPr>
              <w:t>9.4</w:t>
            </w:r>
          </w:p>
        </w:tc>
        <w:tc>
          <w:tcPr>
            <w:tcW w:w="1849"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аварийная подпитка «сырой» водой (п. 6.22 в СП 124.13330.2012)</w:t>
            </w:r>
          </w:p>
        </w:tc>
        <w:tc>
          <w:tcPr>
            <w:tcW w:w="423"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м. куб./ч</w:t>
            </w:r>
          </w:p>
        </w:tc>
        <w:tc>
          <w:tcPr>
            <w:tcW w:w="32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0,15</w:t>
            </w:r>
          </w:p>
        </w:tc>
        <w:tc>
          <w:tcPr>
            <w:tcW w:w="311"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0,15</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0,15</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0,15</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0,15</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0,15</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0,15</w:t>
            </w:r>
          </w:p>
        </w:tc>
        <w:tc>
          <w:tcPr>
            <w:tcW w:w="311" w:type="pct"/>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0,15</w:t>
            </w:r>
          </w:p>
        </w:tc>
      </w:tr>
      <w:tr w:rsidR="00354E62" w:rsidRPr="00A5746B" w:rsidTr="008840C0">
        <w:trPr>
          <w:cantSplit/>
        </w:trPr>
        <w:tc>
          <w:tcPr>
            <w:tcW w:w="225" w:type="pct"/>
            <w:shd w:val="clear" w:color="auto" w:fill="auto"/>
            <w:vAlign w:val="bottom"/>
          </w:tcPr>
          <w:p w:rsidR="00354E62" w:rsidRPr="00A5746B" w:rsidRDefault="00354E62" w:rsidP="008840C0">
            <w:pPr>
              <w:jc w:val="center"/>
              <w:rPr>
                <w:sz w:val="22"/>
              </w:rPr>
            </w:pPr>
            <w:r w:rsidRPr="00A5746B">
              <w:rPr>
                <w:sz w:val="22"/>
              </w:rPr>
              <w:t>10</w:t>
            </w:r>
          </w:p>
        </w:tc>
        <w:tc>
          <w:tcPr>
            <w:tcW w:w="1849" w:type="pct"/>
            <w:shd w:val="clear" w:color="auto" w:fill="auto"/>
            <w:vAlign w:val="bottom"/>
          </w:tcPr>
          <w:p w:rsidR="00354E62" w:rsidRPr="00A5746B" w:rsidRDefault="00354E62" w:rsidP="00A50000">
            <w:pPr>
              <w:jc w:val="left"/>
              <w:rPr>
                <w:rFonts w:ascii="Calibri" w:eastAsia="Times New Roman" w:hAnsi="Calibri" w:cs="Calibri"/>
                <w:sz w:val="22"/>
                <w:lang w:eastAsia="ru-RU"/>
              </w:rPr>
            </w:pPr>
            <w:r w:rsidRPr="00A5746B">
              <w:rPr>
                <w:rFonts w:eastAsia="Times New Roman"/>
                <w:b/>
                <w:bCs/>
                <w:sz w:val="22"/>
                <w:lang w:eastAsia="ru-RU"/>
              </w:rPr>
              <w:t>Котельная (с.Укан, ул. Советская, 15б)</w:t>
            </w:r>
          </w:p>
        </w:tc>
        <w:tc>
          <w:tcPr>
            <w:tcW w:w="423" w:type="pct"/>
            <w:shd w:val="clear" w:color="auto" w:fill="auto"/>
            <w:vAlign w:val="center"/>
          </w:tcPr>
          <w:p w:rsidR="00354E62" w:rsidRPr="00A5746B" w:rsidRDefault="00354E62" w:rsidP="00A50000">
            <w:pPr>
              <w:rPr>
                <w:rFonts w:eastAsia="Times New Roman"/>
                <w:sz w:val="22"/>
                <w:lang w:eastAsia="ru-RU"/>
              </w:rPr>
            </w:pPr>
          </w:p>
        </w:tc>
        <w:tc>
          <w:tcPr>
            <w:tcW w:w="322" w:type="pct"/>
            <w:shd w:val="clear" w:color="auto" w:fill="auto"/>
            <w:vAlign w:val="center"/>
          </w:tcPr>
          <w:p w:rsidR="00354E62" w:rsidRPr="00A5746B" w:rsidRDefault="00354E62" w:rsidP="00A50000">
            <w:pPr>
              <w:jc w:val="center"/>
              <w:rPr>
                <w:rFonts w:eastAsia="Times New Roman"/>
                <w:sz w:val="22"/>
                <w:lang w:eastAsia="ru-RU"/>
              </w:rPr>
            </w:pPr>
          </w:p>
        </w:tc>
        <w:tc>
          <w:tcPr>
            <w:tcW w:w="311" w:type="pct"/>
            <w:shd w:val="clear" w:color="auto" w:fill="auto"/>
            <w:vAlign w:val="center"/>
          </w:tcPr>
          <w:p w:rsidR="00354E62" w:rsidRPr="00A5746B" w:rsidRDefault="00354E62" w:rsidP="00A50000">
            <w:pPr>
              <w:jc w:val="center"/>
              <w:rPr>
                <w:rFonts w:eastAsia="Times New Roman"/>
                <w:sz w:val="22"/>
                <w:lang w:eastAsia="ru-RU"/>
              </w:rPr>
            </w:pPr>
          </w:p>
        </w:tc>
        <w:tc>
          <w:tcPr>
            <w:tcW w:w="312" w:type="pct"/>
            <w:shd w:val="clear" w:color="auto" w:fill="auto"/>
            <w:vAlign w:val="center"/>
          </w:tcPr>
          <w:p w:rsidR="00354E62" w:rsidRPr="00A5746B" w:rsidRDefault="00354E62" w:rsidP="00A50000">
            <w:pPr>
              <w:jc w:val="center"/>
              <w:rPr>
                <w:rFonts w:eastAsia="Times New Roman"/>
                <w:sz w:val="22"/>
                <w:lang w:eastAsia="ru-RU"/>
              </w:rPr>
            </w:pPr>
          </w:p>
        </w:tc>
        <w:tc>
          <w:tcPr>
            <w:tcW w:w="312" w:type="pct"/>
            <w:shd w:val="clear" w:color="auto" w:fill="auto"/>
            <w:vAlign w:val="center"/>
          </w:tcPr>
          <w:p w:rsidR="00354E62" w:rsidRPr="00A5746B" w:rsidRDefault="00354E62" w:rsidP="00A50000">
            <w:pPr>
              <w:jc w:val="center"/>
              <w:rPr>
                <w:rFonts w:eastAsia="Times New Roman"/>
                <w:sz w:val="22"/>
                <w:lang w:eastAsia="ru-RU"/>
              </w:rPr>
            </w:pPr>
          </w:p>
        </w:tc>
        <w:tc>
          <w:tcPr>
            <w:tcW w:w="312" w:type="pct"/>
            <w:shd w:val="clear" w:color="auto" w:fill="auto"/>
            <w:vAlign w:val="center"/>
          </w:tcPr>
          <w:p w:rsidR="00354E62" w:rsidRPr="00A5746B" w:rsidRDefault="00354E62" w:rsidP="00A50000">
            <w:pPr>
              <w:jc w:val="center"/>
              <w:rPr>
                <w:rFonts w:eastAsia="Times New Roman"/>
                <w:sz w:val="22"/>
                <w:lang w:eastAsia="ru-RU"/>
              </w:rPr>
            </w:pPr>
          </w:p>
        </w:tc>
        <w:tc>
          <w:tcPr>
            <w:tcW w:w="312" w:type="pct"/>
            <w:shd w:val="clear" w:color="auto" w:fill="auto"/>
            <w:vAlign w:val="center"/>
          </w:tcPr>
          <w:p w:rsidR="00354E62" w:rsidRPr="00A5746B" w:rsidRDefault="00354E62" w:rsidP="00A50000">
            <w:pPr>
              <w:jc w:val="center"/>
              <w:rPr>
                <w:rFonts w:eastAsia="Times New Roman"/>
                <w:sz w:val="22"/>
                <w:lang w:eastAsia="ru-RU"/>
              </w:rPr>
            </w:pPr>
          </w:p>
        </w:tc>
        <w:tc>
          <w:tcPr>
            <w:tcW w:w="312" w:type="pct"/>
            <w:shd w:val="clear" w:color="auto" w:fill="auto"/>
            <w:vAlign w:val="center"/>
          </w:tcPr>
          <w:p w:rsidR="00354E62" w:rsidRPr="00A5746B" w:rsidRDefault="00354E62" w:rsidP="00A50000">
            <w:pPr>
              <w:jc w:val="center"/>
              <w:rPr>
                <w:rFonts w:eastAsia="Times New Roman"/>
                <w:sz w:val="22"/>
                <w:lang w:eastAsia="ru-RU"/>
              </w:rPr>
            </w:pPr>
          </w:p>
        </w:tc>
        <w:tc>
          <w:tcPr>
            <w:tcW w:w="311" w:type="pct"/>
            <w:vAlign w:val="bottom"/>
          </w:tcPr>
          <w:p w:rsidR="00354E62" w:rsidRPr="00A5746B" w:rsidRDefault="00354E62" w:rsidP="00A50000">
            <w:pPr>
              <w:jc w:val="left"/>
              <w:rPr>
                <w:rFonts w:ascii="Calibri" w:eastAsia="Times New Roman" w:hAnsi="Calibri" w:cs="Calibri"/>
                <w:sz w:val="22"/>
                <w:lang w:eastAsia="ru-RU"/>
              </w:rPr>
            </w:pPr>
          </w:p>
        </w:tc>
      </w:tr>
      <w:tr w:rsidR="00354E62" w:rsidRPr="00A5746B" w:rsidTr="008840C0">
        <w:trPr>
          <w:cantSplit/>
        </w:trPr>
        <w:tc>
          <w:tcPr>
            <w:tcW w:w="225" w:type="pct"/>
            <w:shd w:val="clear" w:color="auto" w:fill="auto"/>
            <w:vAlign w:val="bottom"/>
          </w:tcPr>
          <w:p w:rsidR="00354E62" w:rsidRPr="00A5746B" w:rsidRDefault="00354E62" w:rsidP="008840C0">
            <w:pPr>
              <w:jc w:val="center"/>
              <w:rPr>
                <w:sz w:val="22"/>
              </w:rPr>
            </w:pPr>
            <w:r w:rsidRPr="00A5746B">
              <w:rPr>
                <w:sz w:val="22"/>
              </w:rPr>
              <w:t>10.1</w:t>
            </w:r>
          </w:p>
        </w:tc>
        <w:tc>
          <w:tcPr>
            <w:tcW w:w="1849"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присоединенная нагрузка</w:t>
            </w:r>
          </w:p>
        </w:tc>
        <w:tc>
          <w:tcPr>
            <w:tcW w:w="423"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 xml:space="preserve">Гкал/ч </w:t>
            </w:r>
          </w:p>
        </w:tc>
        <w:tc>
          <w:tcPr>
            <w:tcW w:w="32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0,305</w:t>
            </w:r>
          </w:p>
        </w:tc>
        <w:tc>
          <w:tcPr>
            <w:tcW w:w="311"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0,305</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0,305</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0,305</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0,305</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0,305</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0,305</w:t>
            </w:r>
          </w:p>
        </w:tc>
        <w:tc>
          <w:tcPr>
            <w:tcW w:w="311" w:type="pct"/>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0,305</w:t>
            </w:r>
          </w:p>
        </w:tc>
      </w:tr>
      <w:tr w:rsidR="00354E62" w:rsidRPr="00A5746B" w:rsidTr="008840C0">
        <w:trPr>
          <w:cantSplit/>
        </w:trPr>
        <w:tc>
          <w:tcPr>
            <w:tcW w:w="225" w:type="pct"/>
            <w:shd w:val="clear" w:color="auto" w:fill="auto"/>
            <w:vAlign w:val="bottom"/>
          </w:tcPr>
          <w:p w:rsidR="00354E62" w:rsidRPr="00A5746B" w:rsidRDefault="00354E62" w:rsidP="008840C0">
            <w:pPr>
              <w:jc w:val="center"/>
              <w:rPr>
                <w:sz w:val="22"/>
              </w:rPr>
            </w:pPr>
            <w:r w:rsidRPr="00A5746B">
              <w:rPr>
                <w:sz w:val="22"/>
              </w:rPr>
              <w:t>10.2</w:t>
            </w:r>
          </w:p>
        </w:tc>
        <w:tc>
          <w:tcPr>
            <w:tcW w:w="1849"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объем системы теплоснабжения</w:t>
            </w:r>
          </w:p>
        </w:tc>
        <w:tc>
          <w:tcPr>
            <w:tcW w:w="423"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м. куб.</w:t>
            </w:r>
          </w:p>
        </w:tc>
        <w:tc>
          <w:tcPr>
            <w:tcW w:w="32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7,508</w:t>
            </w:r>
          </w:p>
        </w:tc>
        <w:tc>
          <w:tcPr>
            <w:tcW w:w="311"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7,508</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7,508</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7,508</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7,508</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7,508</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7,508</w:t>
            </w:r>
          </w:p>
        </w:tc>
        <w:tc>
          <w:tcPr>
            <w:tcW w:w="311" w:type="pct"/>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7,508</w:t>
            </w:r>
          </w:p>
        </w:tc>
      </w:tr>
      <w:tr w:rsidR="00354E62" w:rsidRPr="00A5746B" w:rsidTr="008840C0">
        <w:trPr>
          <w:cantSplit/>
        </w:trPr>
        <w:tc>
          <w:tcPr>
            <w:tcW w:w="225" w:type="pct"/>
            <w:shd w:val="clear" w:color="auto" w:fill="auto"/>
            <w:vAlign w:val="bottom"/>
          </w:tcPr>
          <w:p w:rsidR="00354E62" w:rsidRPr="00A5746B" w:rsidRDefault="00354E62" w:rsidP="008840C0">
            <w:pPr>
              <w:jc w:val="center"/>
              <w:rPr>
                <w:sz w:val="22"/>
              </w:rPr>
            </w:pPr>
            <w:r w:rsidRPr="00A5746B">
              <w:rPr>
                <w:sz w:val="22"/>
              </w:rPr>
              <w:t>10.3</w:t>
            </w:r>
          </w:p>
        </w:tc>
        <w:tc>
          <w:tcPr>
            <w:tcW w:w="1849"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нормативные утечки (п. 6.16 в СП 124.13330.2012)</w:t>
            </w:r>
          </w:p>
        </w:tc>
        <w:tc>
          <w:tcPr>
            <w:tcW w:w="423"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м. куб./ч</w:t>
            </w:r>
          </w:p>
        </w:tc>
        <w:tc>
          <w:tcPr>
            <w:tcW w:w="32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0,019</w:t>
            </w:r>
          </w:p>
        </w:tc>
        <w:tc>
          <w:tcPr>
            <w:tcW w:w="311"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0,019</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0,019</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0,019</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0,019</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0,019</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0,019</w:t>
            </w:r>
          </w:p>
        </w:tc>
        <w:tc>
          <w:tcPr>
            <w:tcW w:w="311" w:type="pct"/>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0,019</w:t>
            </w:r>
          </w:p>
        </w:tc>
      </w:tr>
      <w:tr w:rsidR="00354E62" w:rsidRPr="00A5746B" w:rsidTr="008840C0">
        <w:trPr>
          <w:cantSplit/>
        </w:trPr>
        <w:tc>
          <w:tcPr>
            <w:tcW w:w="225" w:type="pct"/>
            <w:shd w:val="clear" w:color="auto" w:fill="auto"/>
            <w:vAlign w:val="bottom"/>
          </w:tcPr>
          <w:p w:rsidR="00354E62" w:rsidRPr="00A5746B" w:rsidRDefault="00354E62" w:rsidP="008840C0">
            <w:pPr>
              <w:jc w:val="center"/>
              <w:rPr>
                <w:sz w:val="22"/>
              </w:rPr>
            </w:pPr>
            <w:r w:rsidRPr="00A5746B">
              <w:rPr>
                <w:sz w:val="22"/>
              </w:rPr>
              <w:t>10.4</w:t>
            </w:r>
          </w:p>
        </w:tc>
        <w:tc>
          <w:tcPr>
            <w:tcW w:w="1849"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аварийная подпитка «сырой» водой (п. 6.22 в СП 124.13330.2012)</w:t>
            </w:r>
          </w:p>
        </w:tc>
        <w:tc>
          <w:tcPr>
            <w:tcW w:w="423"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м. куб./ч</w:t>
            </w:r>
          </w:p>
        </w:tc>
        <w:tc>
          <w:tcPr>
            <w:tcW w:w="32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0,15</w:t>
            </w:r>
          </w:p>
        </w:tc>
        <w:tc>
          <w:tcPr>
            <w:tcW w:w="311"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0,15</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0,15</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0,15</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0,15</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0,15</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0,15</w:t>
            </w:r>
          </w:p>
        </w:tc>
        <w:tc>
          <w:tcPr>
            <w:tcW w:w="311" w:type="pct"/>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0,15</w:t>
            </w:r>
          </w:p>
        </w:tc>
      </w:tr>
      <w:tr w:rsidR="00354E62" w:rsidRPr="00A5746B" w:rsidTr="008840C0">
        <w:trPr>
          <w:cantSplit/>
        </w:trPr>
        <w:tc>
          <w:tcPr>
            <w:tcW w:w="225" w:type="pct"/>
            <w:shd w:val="clear" w:color="auto" w:fill="auto"/>
            <w:vAlign w:val="bottom"/>
          </w:tcPr>
          <w:p w:rsidR="00354E62" w:rsidRPr="00A5746B" w:rsidRDefault="00354E62" w:rsidP="008840C0">
            <w:pPr>
              <w:jc w:val="center"/>
              <w:rPr>
                <w:sz w:val="22"/>
              </w:rPr>
            </w:pPr>
            <w:r w:rsidRPr="00A5746B">
              <w:rPr>
                <w:sz w:val="22"/>
              </w:rPr>
              <w:t>11</w:t>
            </w:r>
          </w:p>
        </w:tc>
        <w:tc>
          <w:tcPr>
            <w:tcW w:w="1849" w:type="pct"/>
            <w:shd w:val="clear" w:color="auto" w:fill="auto"/>
            <w:vAlign w:val="bottom"/>
          </w:tcPr>
          <w:p w:rsidR="00354E62" w:rsidRPr="00A5746B" w:rsidRDefault="00354E62" w:rsidP="00A50000">
            <w:pPr>
              <w:jc w:val="left"/>
              <w:rPr>
                <w:rFonts w:ascii="Calibri" w:eastAsia="Times New Roman" w:hAnsi="Calibri" w:cs="Calibri"/>
                <w:sz w:val="22"/>
                <w:lang w:eastAsia="ru-RU"/>
              </w:rPr>
            </w:pPr>
            <w:r w:rsidRPr="00A5746B">
              <w:rPr>
                <w:rFonts w:eastAsia="Times New Roman"/>
                <w:b/>
                <w:bCs/>
                <w:sz w:val="22"/>
                <w:lang w:eastAsia="ru-RU"/>
              </w:rPr>
              <w:t>Котельная (п. Яр, ул. Ворошилова, 10ж)</w:t>
            </w:r>
          </w:p>
        </w:tc>
        <w:tc>
          <w:tcPr>
            <w:tcW w:w="423" w:type="pct"/>
            <w:shd w:val="clear" w:color="auto" w:fill="auto"/>
            <w:vAlign w:val="center"/>
          </w:tcPr>
          <w:p w:rsidR="00354E62" w:rsidRPr="00A5746B" w:rsidRDefault="00354E62" w:rsidP="00A50000">
            <w:pPr>
              <w:rPr>
                <w:rFonts w:eastAsia="Times New Roman"/>
                <w:sz w:val="22"/>
                <w:lang w:eastAsia="ru-RU"/>
              </w:rPr>
            </w:pPr>
          </w:p>
        </w:tc>
        <w:tc>
          <w:tcPr>
            <w:tcW w:w="322" w:type="pct"/>
            <w:shd w:val="clear" w:color="auto" w:fill="auto"/>
            <w:vAlign w:val="center"/>
          </w:tcPr>
          <w:p w:rsidR="00354E62" w:rsidRPr="00A5746B" w:rsidRDefault="00354E62" w:rsidP="00A50000">
            <w:pPr>
              <w:jc w:val="center"/>
              <w:rPr>
                <w:rFonts w:eastAsia="Times New Roman"/>
                <w:sz w:val="22"/>
                <w:lang w:eastAsia="ru-RU"/>
              </w:rPr>
            </w:pPr>
          </w:p>
        </w:tc>
        <w:tc>
          <w:tcPr>
            <w:tcW w:w="311" w:type="pct"/>
            <w:shd w:val="clear" w:color="auto" w:fill="auto"/>
            <w:vAlign w:val="center"/>
          </w:tcPr>
          <w:p w:rsidR="00354E62" w:rsidRPr="00A5746B" w:rsidRDefault="00354E62" w:rsidP="00A50000">
            <w:pPr>
              <w:jc w:val="center"/>
              <w:rPr>
                <w:rFonts w:eastAsia="Times New Roman"/>
                <w:sz w:val="22"/>
                <w:lang w:eastAsia="ru-RU"/>
              </w:rPr>
            </w:pPr>
          </w:p>
        </w:tc>
        <w:tc>
          <w:tcPr>
            <w:tcW w:w="312" w:type="pct"/>
            <w:shd w:val="clear" w:color="auto" w:fill="auto"/>
            <w:vAlign w:val="center"/>
          </w:tcPr>
          <w:p w:rsidR="00354E62" w:rsidRPr="00A5746B" w:rsidRDefault="00354E62" w:rsidP="00A50000">
            <w:pPr>
              <w:jc w:val="center"/>
              <w:rPr>
                <w:rFonts w:eastAsia="Times New Roman"/>
                <w:sz w:val="22"/>
                <w:lang w:eastAsia="ru-RU"/>
              </w:rPr>
            </w:pPr>
          </w:p>
        </w:tc>
        <w:tc>
          <w:tcPr>
            <w:tcW w:w="312" w:type="pct"/>
            <w:shd w:val="clear" w:color="auto" w:fill="auto"/>
            <w:vAlign w:val="center"/>
          </w:tcPr>
          <w:p w:rsidR="00354E62" w:rsidRPr="00A5746B" w:rsidRDefault="00354E62" w:rsidP="00A50000">
            <w:pPr>
              <w:jc w:val="center"/>
              <w:rPr>
                <w:rFonts w:eastAsia="Times New Roman"/>
                <w:sz w:val="22"/>
                <w:lang w:eastAsia="ru-RU"/>
              </w:rPr>
            </w:pPr>
          </w:p>
        </w:tc>
        <w:tc>
          <w:tcPr>
            <w:tcW w:w="312" w:type="pct"/>
            <w:shd w:val="clear" w:color="auto" w:fill="auto"/>
            <w:vAlign w:val="center"/>
          </w:tcPr>
          <w:p w:rsidR="00354E62" w:rsidRPr="00A5746B" w:rsidRDefault="00354E62" w:rsidP="00A50000">
            <w:pPr>
              <w:jc w:val="center"/>
              <w:rPr>
                <w:rFonts w:eastAsia="Times New Roman"/>
                <w:sz w:val="22"/>
                <w:lang w:eastAsia="ru-RU"/>
              </w:rPr>
            </w:pPr>
          </w:p>
        </w:tc>
        <w:tc>
          <w:tcPr>
            <w:tcW w:w="312" w:type="pct"/>
            <w:shd w:val="clear" w:color="auto" w:fill="auto"/>
            <w:vAlign w:val="center"/>
          </w:tcPr>
          <w:p w:rsidR="00354E62" w:rsidRPr="00A5746B" w:rsidRDefault="00354E62" w:rsidP="00A50000">
            <w:pPr>
              <w:jc w:val="center"/>
              <w:rPr>
                <w:rFonts w:eastAsia="Times New Roman"/>
                <w:sz w:val="22"/>
                <w:lang w:eastAsia="ru-RU"/>
              </w:rPr>
            </w:pPr>
          </w:p>
        </w:tc>
        <w:tc>
          <w:tcPr>
            <w:tcW w:w="312" w:type="pct"/>
            <w:shd w:val="clear" w:color="auto" w:fill="auto"/>
            <w:vAlign w:val="center"/>
          </w:tcPr>
          <w:p w:rsidR="00354E62" w:rsidRPr="00A5746B" w:rsidRDefault="00354E62" w:rsidP="00A50000">
            <w:pPr>
              <w:jc w:val="center"/>
              <w:rPr>
                <w:rFonts w:eastAsia="Times New Roman"/>
                <w:sz w:val="22"/>
                <w:lang w:eastAsia="ru-RU"/>
              </w:rPr>
            </w:pPr>
          </w:p>
        </w:tc>
        <w:tc>
          <w:tcPr>
            <w:tcW w:w="311" w:type="pct"/>
            <w:vAlign w:val="bottom"/>
          </w:tcPr>
          <w:p w:rsidR="00354E62" w:rsidRPr="00A5746B" w:rsidRDefault="00354E62" w:rsidP="00A50000">
            <w:pPr>
              <w:jc w:val="left"/>
              <w:rPr>
                <w:rFonts w:ascii="Calibri" w:eastAsia="Times New Roman" w:hAnsi="Calibri" w:cs="Calibri"/>
                <w:sz w:val="22"/>
                <w:lang w:eastAsia="ru-RU"/>
              </w:rPr>
            </w:pPr>
          </w:p>
        </w:tc>
      </w:tr>
      <w:tr w:rsidR="00354E62" w:rsidRPr="00A5746B" w:rsidTr="008840C0">
        <w:trPr>
          <w:cantSplit/>
        </w:trPr>
        <w:tc>
          <w:tcPr>
            <w:tcW w:w="225" w:type="pct"/>
            <w:shd w:val="clear" w:color="auto" w:fill="auto"/>
            <w:vAlign w:val="bottom"/>
          </w:tcPr>
          <w:p w:rsidR="00354E62" w:rsidRPr="00A5746B" w:rsidRDefault="00354E62" w:rsidP="008840C0">
            <w:pPr>
              <w:jc w:val="center"/>
              <w:rPr>
                <w:sz w:val="22"/>
              </w:rPr>
            </w:pPr>
            <w:r w:rsidRPr="00A5746B">
              <w:rPr>
                <w:sz w:val="22"/>
              </w:rPr>
              <w:t>11.1</w:t>
            </w:r>
          </w:p>
        </w:tc>
        <w:tc>
          <w:tcPr>
            <w:tcW w:w="1849"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присоединенная нагрузка</w:t>
            </w:r>
          </w:p>
        </w:tc>
        <w:tc>
          <w:tcPr>
            <w:tcW w:w="423"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 xml:space="preserve">Гкал/ч </w:t>
            </w:r>
          </w:p>
        </w:tc>
        <w:tc>
          <w:tcPr>
            <w:tcW w:w="32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1,172</w:t>
            </w:r>
          </w:p>
        </w:tc>
        <w:tc>
          <w:tcPr>
            <w:tcW w:w="311"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1,172</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1,172</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1,172</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1,172</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1,172</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1,172</w:t>
            </w:r>
          </w:p>
        </w:tc>
        <w:tc>
          <w:tcPr>
            <w:tcW w:w="311" w:type="pct"/>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1,172</w:t>
            </w:r>
          </w:p>
        </w:tc>
      </w:tr>
      <w:tr w:rsidR="00354E62" w:rsidRPr="00A5746B" w:rsidTr="008840C0">
        <w:trPr>
          <w:cantSplit/>
        </w:trPr>
        <w:tc>
          <w:tcPr>
            <w:tcW w:w="225" w:type="pct"/>
            <w:shd w:val="clear" w:color="auto" w:fill="auto"/>
            <w:vAlign w:val="bottom"/>
          </w:tcPr>
          <w:p w:rsidR="00354E62" w:rsidRPr="00A5746B" w:rsidRDefault="00354E62" w:rsidP="008840C0">
            <w:pPr>
              <w:jc w:val="center"/>
              <w:rPr>
                <w:sz w:val="22"/>
              </w:rPr>
            </w:pPr>
            <w:r w:rsidRPr="00A5746B">
              <w:rPr>
                <w:sz w:val="22"/>
              </w:rPr>
              <w:t>11.2</w:t>
            </w:r>
          </w:p>
        </w:tc>
        <w:tc>
          <w:tcPr>
            <w:tcW w:w="1849"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объем системы теплоснабжения</w:t>
            </w:r>
          </w:p>
        </w:tc>
        <w:tc>
          <w:tcPr>
            <w:tcW w:w="423"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м. куб.</w:t>
            </w:r>
          </w:p>
        </w:tc>
        <w:tc>
          <w:tcPr>
            <w:tcW w:w="32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62,494</w:t>
            </w:r>
          </w:p>
        </w:tc>
        <w:tc>
          <w:tcPr>
            <w:tcW w:w="311"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62,494</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62,494</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62,494</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62,494</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62,494</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62,494</w:t>
            </w:r>
          </w:p>
        </w:tc>
        <w:tc>
          <w:tcPr>
            <w:tcW w:w="311" w:type="pct"/>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62,494</w:t>
            </w:r>
          </w:p>
        </w:tc>
      </w:tr>
      <w:tr w:rsidR="00354E62" w:rsidRPr="00A5746B" w:rsidTr="008840C0">
        <w:trPr>
          <w:cantSplit/>
        </w:trPr>
        <w:tc>
          <w:tcPr>
            <w:tcW w:w="225" w:type="pct"/>
            <w:shd w:val="clear" w:color="auto" w:fill="auto"/>
            <w:vAlign w:val="bottom"/>
          </w:tcPr>
          <w:p w:rsidR="00354E62" w:rsidRPr="00A5746B" w:rsidRDefault="00354E62" w:rsidP="008840C0">
            <w:pPr>
              <w:jc w:val="center"/>
              <w:rPr>
                <w:sz w:val="22"/>
              </w:rPr>
            </w:pPr>
            <w:r w:rsidRPr="00A5746B">
              <w:rPr>
                <w:sz w:val="22"/>
              </w:rPr>
              <w:t>11.3</w:t>
            </w:r>
          </w:p>
        </w:tc>
        <w:tc>
          <w:tcPr>
            <w:tcW w:w="1849"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нормативные утечки (п. 6.16 в СП 124.13330.2012)</w:t>
            </w:r>
          </w:p>
        </w:tc>
        <w:tc>
          <w:tcPr>
            <w:tcW w:w="423"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м. куб./ч</w:t>
            </w:r>
          </w:p>
        </w:tc>
        <w:tc>
          <w:tcPr>
            <w:tcW w:w="32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0,156</w:t>
            </w:r>
          </w:p>
        </w:tc>
        <w:tc>
          <w:tcPr>
            <w:tcW w:w="311"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0,156</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0,156</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0,156</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0,156</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0,156</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0,156</w:t>
            </w:r>
          </w:p>
        </w:tc>
        <w:tc>
          <w:tcPr>
            <w:tcW w:w="311" w:type="pct"/>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0,156</w:t>
            </w:r>
          </w:p>
        </w:tc>
      </w:tr>
      <w:tr w:rsidR="00354E62" w:rsidRPr="00A5746B" w:rsidTr="008840C0">
        <w:trPr>
          <w:cantSplit/>
        </w:trPr>
        <w:tc>
          <w:tcPr>
            <w:tcW w:w="225" w:type="pct"/>
            <w:shd w:val="clear" w:color="auto" w:fill="auto"/>
            <w:vAlign w:val="bottom"/>
          </w:tcPr>
          <w:p w:rsidR="00354E62" w:rsidRPr="00A5746B" w:rsidRDefault="00354E62" w:rsidP="008840C0">
            <w:pPr>
              <w:jc w:val="center"/>
              <w:rPr>
                <w:sz w:val="22"/>
              </w:rPr>
            </w:pPr>
            <w:r w:rsidRPr="00A5746B">
              <w:rPr>
                <w:sz w:val="22"/>
              </w:rPr>
              <w:t>11.4</w:t>
            </w:r>
          </w:p>
        </w:tc>
        <w:tc>
          <w:tcPr>
            <w:tcW w:w="1849"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аварийная подпитка «сырой» водой (п. 6.22 в СП 124.13330.2012)</w:t>
            </w:r>
          </w:p>
        </w:tc>
        <w:tc>
          <w:tcPr>
            <w:tcW w:w="423"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м. куб./ч</w:t>
            </w:r>
          </w:p>
        </w:tc>
        <w:tc>
          <w:tcPr>
            <w:tcW w:w="32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1,25</w:t>
            </w:r>
          </w:p>
        </w:tc>
        <w:tc>
          <w:tcPr>
            <w:tcW w:w="311"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1,25</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1,25</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1,25</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1,25</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1,25</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1,25</w:t>
            </w:r>
          </w:p>
        </w:tc>
        <w:tc>
          <w:tcPr>
            <w:tcW w:w="311" w:type="pct"/>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1,25</w:t>
            </w:r>
          </w:p>
        </w:tc>
      </w:tr>
      <w:tr w:rsidR="00354E62" w:rsidRPr="00A5746B" w:rsidTr="008840C0">
        <w:trPr>
          <w:cantSplit/>
        </w:trPr>
        <w:tc>
          <w:tcPr>
            <w:tcW w:w="225" w:type="pct"/>
            <w:shd w:val="clear" w:color="auto" w:fill="auto"/>
            <w:vAlign w:val="bottom"/>
          </w:tcPr>
          <w:p w:rsidR="00354E62" w:rsidRPr="00A5746B" w:rsidRDefault="00354E62" w:rsidP="008840C0">
            <w:pPr>
              <w:jc w:val="center"/>
              <w:rPr>
                <w:sz w:val="22"/>
              </w:rPr>
            </w:pPr>
            <w:r w:rsidRPr="00A5746B">
              <w:rPr>
                <w:sz w:val="22"/>
              </w:rPr>
              <w:lastRenderedPageBreak/>
              <w:t>12</w:t>
            </w:r>
          </w:p>
        </w:tc>
        <w:tc>
          <w:tcPr>
            <w:tcW w:w="1849" w:type="pct"/>
            <w:shd w:val="clear" w:color="auto" w:fill="auto"/>
            <w:vAlign w:val="bottom"/>
          </w:tcPr>
          <w:p w:rsidR="00354E62" w:rsidRPr="00A5746B" w:rsidRDefault="00354E62" w:rsidP="00A50000">
            <w:pPr>
              <w:jc w:val="left"/>
              <w:rPr>
                <w:rFonts w:ascii="Calibri" w:eastAsia="Times New Roman" w:hAnsi="Calibri" w:cs="Calibri"/>
                <w:sz w:val="22"/>
                <w:lang w:eastAsia="ru-RU"/>
              </w:rPr>
            </w:pPr>
            <w:r w:rsidRPr="00A5746B">
              <w:rPr>
                <w:rFonts w:eastAsia="Times New Roman"/>
                <w:b/>
                <w:bCs/>
                <w:sz w:val="22"/>
                <w:lang w:eastAsia="ru-RU"/>
              </w:rPr>
              <w:t>Котельная (д.Бармашур, ул. Советская, 42а)</w:t>
            </w:r>
          </w:p>
        </w:tc>
        <w:tc>
          <w:tcPr>
            <w:tcW w:w="423" w:type="pct"/>
            <w:shd w:val="clear" w:color="auto" w:fill="auto"/>
            <w:vAlign w:val="center"/>
          </w:tcPr>
          <w:p w:rsidR="00354E62" w:rsidRPr="00A5746B" w:rsidRDefault="00354E62" w:rsidP="00A50000">
            <w:pPr>
              <w:rPr>
                <w:rFonts w:eastAsia="Times New Roman"/>
                <w:sz w:val="22"/>
                <w:lang w:eastAsia="ru-RU"/>
              </w:rPr>
            </w:pPr>
          </w:p>
        </w:tc>
        <w:tc>
          <w:tcPr>
            <w:tcW w:w="322" w:type="pct"/>
            <w:shd w:val="clear" w:color="auto" w:fill="auto"/>
            <w:vAlign w:val="center"/>
          </w:tcPr>
          <w:p w:rsidR="00354E62" w:rsidRPr="00A5746B" w:rsidRDefault="00354E62" w:rsidP="00A50000">
            <w:pPr>
              <w:jc w:val="center"/>
              <w:rPr>
                <w:rFonts w:eastAsia="Times New Roman"/>
                <w:sz w:val="22"/>
                <w:lang w:eastAsia="ru-RU"/>
              </w:rPr>
            </w:pPr>
          </w:p>
        </w:tc>
        <w:tc>
          <w:tcPr>
            <w:tcW w:w="311" w:type="pct"/>
            <w:shd w:val="clear" w:color="auto" w:fill="auto"/>
            <w:vAlign w:val="center"/>
          </w:tcPr>
          <w:p w:rsidR="00354E62" w:rsidRPr="00A5746B" w:rsidRDefault="00354E62" w:rsidP="00A50000">
            <w:pPr>
              <w:jc w:val="center"/>
              <w:rPr>
                <w:rFonts w:eastAsia="Times New Roman"/>
                <w:sz w:val="22"/>
                <w:lang w:eastAsia="ru-RU"/>
              </w:rPr>
            </w:pPr>
          </w:p>
        </w:tc>
        <w:tc>
          <w:tcPr>
            <w:tcW w:w="312" w:type="pct"/>
            <w:shd w:val="clear" w:color="auto" w:fill="auto"/>
            <w:vAlign w:val="center"/>
          </w:tcPr>
          <w:p w:rsidR="00354E62" w:rsidRPr="00A5746B" w:rsidRDefault="00354E62" w:rsidP="00A50000">
            <w:pPr>
              <w:jc w:val="center"/>
              <w:rPr>
                <w:rFonts w:eastAsia="Times New Roman"/>
                <w:sz w:val="22"/>
                <w:lang w:eastAsia="ru-RU"/>
              </w:rPr>
            </w:pPr>
          </w:p>
        </w:tc>
        <w:tc>
          <w:tcPr>
            <w:tcW w:w="312" w:type="pct"/>
            <w:shd w:val="clear" w:color="auto" w:fill="auto"/>
            <w:vAlign w:val="center"/>
          </w:tcPr>
          <w:p w:rsidR="00354E62" w:rsidRPr="00A5746B" w:rsidRDefault="00354E62" w:rsidP="00A50000">
            <w:pPr>
              <w:jc w:val="center"/>
              <w:rPr>
                <w:rFonts w:eastAsia="Times New Roman"/>
                <w:sz w:val="22"/>
                <w:lang w:eastAsia="ru-RU"/>
              </w:rPr>
            </w:pPr>
          </w:p>
        </w:tc>
        <w:tc>
          <w:tcPr>
            <w:tcW w:w="312" w:type="pct"/>
            <w:shd w:val="clear" w:color="auto" w:fill="auto"/>
            <w:vAlign w:val="center"/>
          </w:tcPr>
          <w:p w:rsidR="00354E62" w:rsidRPr="00A5746B" w:rsidRDefault="00354E62" w:rsidP="00A50000">
            <w:pPr>
              <w:jc w:val="center"/>
              <w:rPr>
                <w:rFonts w:eastAsia="Times New Roman"/>
                <w:sz w:val="22"/>
                <w:lang w:eastAsia="ru-RU"/>
              </w:rPr>
            </w:pPr>
          </w:p>
        </w:tc>
        <w:tc>
          <w:tcPr>
            <w:tcW w:w="312" w:type="pct"/>
            <w:shd w:val="clear" w:color="auto" w:fill="auto"/>
            <w:vAlign w:val="center"/>
          </w:tcPr>
          <w:p w:rsidR="00354E62" w:rsidRPr="00A5746B" w:rsidRDefault="00354E62" w:rsidP="00A50000">
            <w:pPr>
              <w:jc w:val="center"/>
              <w:rPr>
                <w:rFonts w:eastAsia="Times New Roman"/>
                <w:sz w:val="22"/>
                <w:lang w:eastAsia="ru-RU"/>
              </w:rPr>
            </w:pPr>
          </w:p>
        </w:tc>
        <w:tc>
          <w:tcPr>
            <w:tcW w:w="312" w:type="pct"/>
            <w:shd w:val="clear" w:color="auto" w:fill="auto"/>
            <w:vAlign w:val="center"/>
          </w:tcPr>
          <w:p w:rsidR="00354E62" w:rsidRPr="00A5746B" w:rsidRDefault="00354E62" w:rsidP="00A50000">
            <w:pPr>
              <w:jc w:val="center"/>
              <w:rPr>
                <w:rFonts w:eastAsia="Times New Roman"/>
                <w:sz w:val="22"/>
                <w:lang w:eastAsia="ru-RU"/>
              </w:rPr>
            </w:pPr>
          </w:p>
        </w:tc>
        <w:tc>
          <w:tcPr>
            <w:tcW w:w="311" w:type="pct"/>
            <w:vAlign w:val="bottom"/>
          </w:tcPr>
          <w:p w:rsidR="00354E62" w:rsidRPr="00A5746B" w:rsidRDefault="00354E62" w:rsidP="00A50000">
            <w:pPr>
              <w:jc w:val="left"/>
              <w:rPr>
                <w:rFonts w:ascii="Calibri" w:eastAsia="Times New Roman" w:hAnsi="Calibri" w:cs="Calibri"/>
                <w:sz w:val="22"/>
                <w:lang w:eastAsia="ru-RU"/>
              </w:rPr>
            </w:pPr>
          </w:p>
        </w:tc>
      </w:tr>
      <w:tr w:rsidR="00354E62" w:rsidRPr="00A5746B" w:rsidTr="008840C0">
        <w:trPr>
          <w:cantSplit/>
        </w:trPr>
        <w:tc>
          <w:tcPr>
            <w:tcW w:w="225" w:type="pct"/>
            <w:shd w:val="clear" w:color="auto" w:fill="auto"/>
            <w:vAlign w:val="bottom"/>
          </w:tcPr>
          <w:p w:rsidR="00354E62" w:rsidRPr="00A5746B" w:rsidRDefault="00354E62" w:rsidP="008840C0">
            <w:pPr>
              <w:jc w:val="center"/>
              <w:rPr>
                <w:sz w:val="22"/>
              </w:rPr>
            </w:pPr>
            <w:r w:rsidRPr="00A5746B">
              <w:rPr>
                <w:sz w:val="22"/>
              </w:rPr>
              <w:t>12.1</w:t>
            </w:r>
          </w:p>
        </w:tc>
        <w:tc>
          <w:tcPr>
            <w:tcW w:w="1849"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присоединенная нагрузка</w:t>
            </w:r>
          </w:p>
        </w:tc>
        <w:tc>
          <w:tcPr>
            <w:tcW w:w="423"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 xml:space="preserve">Гкал/ч </w:t>
            </w:r>
          </w:p>
        </w:tc>
        <w:tc>
          <w:tcPr>
            <w:tcW w:w="32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0,254</w:t>
            </w:r>
          </w:p>
        </w:tc>
        <w:tc>
          <w:tcPr>
            <w:tcW w:w="311"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0,254</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0,254</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0,254</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0,254</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0,254</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0,254</w:t>
            </w:r>
          </w:p>
        </w:tc>
        <w:tc>
          <w:tcPr>
            <w:tcW w:w="311" w:type="pct"/>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0,254</w:t>
            </w:r>
          </w:p>
        </w:tc>
      </w:tr>
      <w:tr w:rsidR="00354E62" w:rsidRPr="00A5746B" w:rsidTr="008840C0">
        <w:trPr>
          <w:cantSplit/>
        </w:trPr>
        <w:tc>
          <w:tcPr>
            <w:tcW w:w="225" w:type="pct"/>
            <w:shd w:val="clear" w:color="auto" w:fill="auto"/>
            <w:vAlign w:val="bottom"/>
          </w:tcPr>
          <w:p w:rsidR="00354E62" w:rsidRPr="00A5746B" w:rsidRDefault="00354E62" w:rsidP="008840C0">
            <w:pPr>
              <w:jc w:val="center"/>
              <w:rPr>
                <w:sz w:val="22"/>
              </w:rPr>
            </w:pPr>
            <w:r w:rsidRPr="00A5746B">
              <w:rPr>
                <w:sz w:val="22"/>
              </w:rPr>
              <w:t>12.2</w:t>
            </w:r>
          </w:p>
        </w:tc>
        <w:tc>
          <w:tcPr>
            <w:tcW w:w="1849"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объем системы теплоснабжения</w:t>
            </w:r>
          </w:p>
        </w:tc>
        <w:tc>
          <w:tcPr>
            <w:tcW w:w="423"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м. куб.</w:t>
            </w:r>
          </w:p>
        </w:tc>
        <w:tc>
          <w:tcPr>
            <w:tcW w:w="32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9,793</w:t>
            </w:r>
          </w:p>
        </w:tc>
        <w:tc>
          <w:tcPr>
            <w:tcW w:w="311"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9,793</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9,793</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9,793</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9,793</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9,793</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9,793</w:t>
            </w:r>
          </w:p>
        </w:tc>
        <w:tc>
          <w:tcPr>
            <w:tcW w:w="311" w:type="pct"/>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9,793</w:t>
            </w:r>
          </w:p>
        </w:tc>
      </w:tr>
      <w:tr w:rsidR="00354E62" w:rsidRPr="00A5746B" w:rsidTr="008840C0">
        <w:trPr>
          <w:cantSplit/>
        </w:trPr>
        <w:tc>
          <w:tcPr>
            <w:tcW w:w="225" w:type="pct"/>
            <w:shd w:val="clear" w:color="auto" w:fill="auto"/>
            <w:vAlign w:val="bottom"/>
          </w:tcPr>
          <w:p w:rsidR="00354E62" w:rsidRPr="00A5746B" w:rsidRDefault="00354E62" w:rsidP="008840C0">
            <w:pPr>
              <w:jc w:val="center"/>
              <w:rPr>
                <w:sz w:val="22"/>
              </w:rPr>
            </w:pPr>
            <w:r w:rsidRPr="00A5746B">
              <w:rPr>
                <w:sz w:val="22"/>
              </w:rPr>
              <w:t>12.3</w:t>
            </w:r>
          </w:p>
        </w:tc>
        <w:tc>
          <w:tcPr>
            <w:tcW w:w="1849"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нормативные утечки (п. 6.16 в СП 124.13330.2012)</w:t>
            </w:r>
          </w:p>
        </w:tc>
        <w:tc>
          <w:tcPr>
            <w:tcW w:w="423"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м. куб./ч</w:t>
            </w:r>
          </w:p>
        </w:tc>
        <w:tc>
          <w:tcPr>
            <w:tcW w:w="32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0,024</w:t>
            </w:r>
          </w:p>
        </w:tc>
        <w:tc>
          <w:tcPr>
            <w:tcW w:w="311"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0,024</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0,024</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0,024</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0,024</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0,024</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0,024</w:t>
            </w:r>
          </w:p>
        </w:tc>
        <w:tc>
          <w:tcPr>
            <w:tcW w:w="311" w:type="pct"/>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0,024</w:t>
            </w:r>
          </w:p>
        </w:tc>
      </w:tr>
      <w:tr w:rsidR="00354E62" w:rsidRPr="00A5746B" w:rsidTr="008840C0">
        <w:trPr>
          <w:cantSplit/>
        </w:trPr>
        <w:tc>
          <w:tcPr>
            <w:tcW w:w="225" w:type="pct"/>
            <w:shd w:val="clear" w:color="auto" w:fill="auto"/>
            <w:vAlign w:val="bottom"/>
          </w:tcPr>
          <w:p w:rsidR="00354E62" w:rsidRPr="00A5746B" w:rsidRDefault="00354E62" w:rsidP="008840C0">
            <w:pPr>
              <w:jc w:val="center"/>
              <w:rPr>
                <w:sz w:val="22"/>
              </w:rPr>
            </w:pPr>
            <w:r w:rsidRPr="00A5746B">
              <w:rPr>
                <w:sz w:val="22"/>
              </w:rPr>
              <w:t>12.4</w:t>
            </w:r>
          </w:p>
        </w:tc>
        <w:tc>
          <w:tcPr>
            <w:tcW w:w="1849"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аварийная подпитка «сырой» водой (п. 6.22 в СП 124.13330.2012)</w:t>
            </w:r>
          </w:p>
        </w:tc>
        <w:tc>
          <w:tcPr>
            <w:tcW w:w="423"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м. куб./ч</w:t>
            </w:r>
          </w:p>
        </w:tc>
        <w:tc>
          <w:tcPr>
            <w:tcW w:w="32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0,20</w:t>
            </w:r>
          </w:p>
        </w:tc>
        <w:tc>
          <w:tcPr>
            <w:tcW w:w="311"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0,20</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0,20</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0,20</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0,20</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0,20</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0,20</w:t>
            </w:r>
          </w:p>
        </w:tc>
        <w:tc>
          <w:tcPr>
            <w:tcW w:w="311" w:type="pct"/>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0,20</w:t>
            </w:r>
          </w:p>
        </w:tc>
      </w:tr>
      <w:tr w:rsidR="00354E62" w:rsidRPr="00A5746B" w:rsidTr="008840C0">
        <w:trPr>
          <w:cantSplit/>
        </w:trPr>
        <w:tc>
          <w:tcPr>
            <w:tcW w:w="225" w:type="pct"/>
            <w:shd w:val="clear" w:color="auto" w:fill="auto"/>
            <w:vAlign w:val="bottom"/>
          </w:tcPr>
          <w:p w:rsidR="00354E62" w:rsidRPr="00A5746B" w:rsidRDefault="00354E62" w:rsidP="008840C0">
            <w:pPr>
              <w:jc w:val="center"/>
              <w:rPr>
                <w:sz w:val="22"/>
              </w:rPr>
            </w:pPr>
            <w:r w:rsidRPr="00A5746B">
              <w:rPr>
                <w:sz w:val="22"/>
              </w:rPr>
              <w:t>13</w:t>
            </w:r>
          </w:p>
        </w:tc>
        <w:tc>
          <w:tcPr>
            <w:tcW w:w="1849" w:type="pct"/>
            <w:shd w:val="clear" w:color="auto" w:fill="auto"/>
            <w:vAlign w:val="bottom"/>
          </w:tcPr>
          <w:p w:rsidR="00354E62" w:rsidRPr="00A5746B" w:rsidRDefault="00354E62" w:rsidP="00A50000">
            <w:pPr>
              <w:jc w:val="left"/>
              <w:rPr>
                <w:rFonts w:ascii="Calibri" w:eastAsia="Times New Roman" w:hAnsi="Calibri" w:cs="Calibri"/>
                <w:sz w:val="22"/>
                <w:lang w:eastAsia="ru-RU"/>
              </w:rPr>
            </w:pPr>
            <w:r w:rsidRPr="00A5746B">
              <w:rPr>
                <w:rFonts w:eastAsia="Times New Roman"/>
                <w:b/>
                <w:bCs/>
                <w:sz w:val="22"/>
                <w:lang w:eastAsia="ru-RU"/>
              </w:rPr>
              <w:t>Котельная (п.Яр, ул. Вокзальная, 21Б)</w:t>
            </w:r>
          </w:p>
        </w:tc>
        <w:tc>
          <w:tcPr>
            <w:tcW w:w="423" w:type="pct"/>
            <w:shd w:val="clear" w:color="auto" w:fill="auto"/>
            <w:vAlign w:val="center"/>
          </w:tcPr>
          <w:p w:rsidR="00354E62" w:rsidRPr="00A5746B" w:rsidRDefault="00354E62" w:rsidP="00A50000">
            <w:pPr>
              <w:rPr>
                <w:rFonts w:eastAsia="Times New Roman"/>
                <w:sz w:val="22"/>
                <w:lang w:eastAsia="ru-RU"/>
              </w:rPr>
            </w:pPr>
          </w:p>
        </w:tc>
        <w:tc>
          <w:tcPr>
            <w:tcW w:w="322" w:type="pct"/>
            <w:shd w:val="clear" w:color="auto" w:fill="auto"/>
            <w:vAlign w:val="center"/>
          </w:tcPr>
          <w:p w:rsidR="00354E62" w:rsidRPr="00A5746B" w:rsidRDefault="00354E62" w:rsidP="00A50000">
            <w:pPr>
              <w:jc w:val="center"/>
              <w:rPr>
                <w:rFonts w:eastAsia="Times New Roman"/>
                <w:sz w:val="22"/>
                <w:lang w:eastAsia="ru-RU"/>
              </w:rPr>
            </w:pPr>
          </w:p>
        </w:tc>
        <w:tc>
          <w:tcPr>
            <w:tcW w:w="311" w:type="pct"/>
            <w:shd w:val="clear" w:color="auto" w:fill="auto"/>
            <w:vAlign w:val="center"/>
          </w:tcPr>
          <w:p w:rsidR="00354E62" w:rsidRPr="00A5746B" w:rsidRDefault="00354E62" w:rsidP="00A50000">
            <w:pPr>
              <w:jc w:val="center"/>
              <w:rPr>
                <w:rFonts w:eastAsia="Times New Roman"/>
                <w:sz w:val="22"/>
                <w:lang w:eastAsia="ru-RU"/>
              </w:rPr>
            </w:pPr>
          </w:p>
        </w:tc>
        <w:tc>
          <w:tcPr>
            <w:tcW w:w="312" w:type="pct"/>
            <w:shd w:val="clear" w:color="auto" w:fill="auto"/>
            <w:vAlign w:val="center"/>
          </w:tcPr>
          <w:p w:rsidR="00354E62" w:rsidRPr="00A5746B" w:rsidRDefault="00354E62" w:rsidP="00A50000">
            <w:pPr>
              <w:jc w:val="center"/>
              <w:rPr>
                <w:rFonts w:eastAsia="Times New Roman"/>
                <w:sz w:val="22"/>
                <w:lang w:eastAsia="ru-RU"/>
              </w:rPr>
            </w:pPr>
          </w:p>
        </w:tc>
        <w:tc>
          <w:tcPr>
            <w:tcW w:w="312" w:type="pct"/>
            <w:shd w:val="clear" w:color="auto" w:fill="auto"/>
            <w:vAlign w:val="center"/>
          </w:tcPr>
          <w:p w:rsidR="00354E62" w:rsidRPr="00A5746B" w:rsidRDefault="00354E62" w:rsidP="00A50000">
            <w:pPr>
              <w:jc w:val="center"/>
              <w:rPr>
                <w:rFonts w:eastAsia="Times New Roman"/>
                <w:sz w:val="22"/>
                <w:lang w:eastAsia="ru-RU"/>
              </w:rPr>
            </w:pPr>
          </w:p>
        </w:tc>
        <w:tc>
          <w:tcPr>
            <w:tcW w:w="312" w:type="pct"/>
            <w:shd w:val="clear" w:color="auto" w:fill="auto"/>
            <w:vAlign w:val="center"/>
          </w:tcPr>
          <w:p w:rsidR="00354E62" w:rsidRPr="00A5746B" w:rsidRDefault="00354E62" w:rsidP="00A50000">
            <w:pPr>
              <w:jc w:val="center"/>
              <w:rPr>
                <w:rFonts w:eastAsia="Times New Roman"/>
                <w:sz w:val="22"/>
                <w:lang w:eastAsia="ru-RU"/>
              </w:rPr>
            </w:pPr>
          </w:p>
        </w:tc>
        <w:tc>
          <w:tcPr>
            <w:tcW w:w="312" w:type="pct"/>
            <w:shd w:val="clear" w:color="auto" w:fill="auto"/>
            <w:vAlign w:val="center"/>
          </w:tcPr>
          <w:p w:rsidR="00354E62" w:rsidRPr="00A5746B" w:rsidRDefault="00354E62" w:rsidP="00A50000">
            <w:pPr>
              <w:jc w:val="center"/>
              <w:rPr>
                <w:rFonts w:eastAsia="Times New Roman"/>
                <w:sz w:val="22"/>
                <w:lang w:eastAsia="ru-RU"/>
              </w:rPr>
            </w:pPr>
          </w:p>
        </w:tc>
        <w:tc>
          <w:tcPr>
            <w:tcW w:w="312" w:type="pct"/>
            <w:shd w:val="clear" w:color="auto" w:fill="auto"/>
            <w:vAlign w:val="center"/>
          </w:tcPr>
          <w:p w:rsidR="00354E62" w:rsidRPr="00A5746B" w:rsidRDefault="00354E62" w:rsidP="00A50000">
            <w:pPr>
              <w:jc w:val="center"/>
              <w:rPr>
                <w:rFonts w:eastAsia="Times New Roman"/>
                <w:sz w:val="22"/>
                <w:lang w:eastAsia="ru-RU"/>
              </w:rPr>
            </w:pPr>
          </w:p>
        </w:tc>
        <w:tc>
          <w:tcPr>
            <w:tcW w:w="311" w:type="pct"/>
            <w:vAlign w:val="bottom"/>
          </w:tcPr>
          <w:p w:rsidR="00354E62" w:rsidRPr="00A5746B" w:rsidRDefault="00354E62" w:rsidP="00A50000">
            <w:pPr>
              <w:jc w:val="left"/>
              <w:rPr>
                <w:rFonts w:ascii="Calibri" w:eastAsia="Times New Roman" w:hAnsi="Calibri" w:cs="Calibri"/>
                <w:sz w:val="22"/>
                <w:lang w:eastAsia="ru-RU"/>
              </w:rPr>
            </w:pPr>
          </w:p>
        </w:tc>
      </w:tr>
      <w:tr w:rsidR="00354E62" w:rsidRPr="00A5746B" w:rsidTr="008840C0">
        <w:trPr>
          <w:cantSplit/>
        </w:trPr>
        <w:tc>
          <w:tcPr>
            <w:tcW w:w="225" w:type="pct"/>
            <w:shd w:val="clear" w:color="auto" w:fill="auto"/>
            <w:vAlign w:val="bottom"/>
          </w:tcPr>
          <w:p w:rsidR="00354E62" w:rsidRPr="00A5746B" w:rsidRDefault="00354E62" w:rsidP="008840C0">
            <w:pPr>
              <w:jc w:val="center"/>
              <w:rPr>
                <w:sz w:val="22"/>
              </w:rPr>
            </w:pPr>
            <w:r w:rsidRPr="00A5746B">
              <w:rPr>
                <w:sz w:val="22"/>
              </w:rPr>
              <w:t>13.1</w:t>
            </w:r>
          </w:p>
        </w:tc>
        <w:tc>
          <w:tcPr>
            <w:tcW w:w="1849"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присоединенная нагрузка</w:t>
            </w:r>
          </w:p>
        </w:tc>
        <w:tc>
          <w:tcPr>
            <w:tcW w:w="423"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 xml:space="preserve">Гкал/ч </w:t>
            </w:r>
          </w:p>
        </w:tc>
        <w:tc>
          <w:tcPr>
            <w:tcW w:w="32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0,030</w:t>
            </w:r>
          </w:p>
        </w:tc>
        <w:tc>
          <w:tcPr>
            <w:tcW w:w="311"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0,030</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0,030</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0,030</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0,030</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0,030</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0,030</w:t>
            </w:r>
          </w:p>
        </w:tc>
        <w:tc>
          <w:tcPr>
            <w:tcW w:w="311" w:type="pct"/>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0,030</w:t>
            </w:r>
          </w:p>
        </w:tc>
      </w:tr>
      <w:tr w:rsidR="00354E62" w:rsidRPr="00A5746B" w:rsidTr="008840C0">
        <w:trPr>
          <w:cantSplit/>
        </w:trPr>
        <w:tc>
          <w:tcPr>
            <w:tcW w:w="225" w:type="pct"/>
            <w:shd w:val="clear" w:color="auto" w:fill="auto"/>
            <w:vAlign w:val="bottom"/>
          </w:tcPr>
          <w:p w:rsidR="00354E62" w:rsidRPr="00A5746B" w:rsidRDefault="00354E62" w:rsidP="008840C0">
            <w:pPr>
              <w:jc w:val="center"/>
              <w:rPr>
                <w:sz w:val="22"/>
              </w:rPr>
            </w:pPr>
            <w:r w:rsidRPr="00A5746B">
              <w:rPr>
                <w:sz w:val="22"/>
              </w:rPr>
              <w:t>13.2</w:t>
            </w:r>
          </w:p>
        </w:tc>
        <w:tc>
          <w:tcPr>
            <w:tcW w:w="1849"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объем системы теплоснабжения</w:t>
            </w:r>
          </w:p>
        </w:tc>
        <w:tc>
          <w:tcPr>
            <w:tcW w:w="423"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м. куб.</w:t>
            </w:r>
          </w:p>
        </w:tc>
        <w:tc>
          <w:tcPr>
            <w:tcW w:w="32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2,267</w:t>
            </w:r>
          </w:p>
        </w:tc>
        <w:tc>
          <w:tcPr>
            <w:tcW w:w="311"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2,267</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2,267</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2,267</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2,267</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2,267</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2,267</w:t>
            </w:r>
          </w:p>
        </w:tc>
        <w:tc>
          <w:tcPr>
            <w:tcW w:w="311" w:type="pct"/>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2,267</w:t>
            </w:r>
          </w:p>
        </w:tc>
      </w:tr>
      <w:tr w:rsidR="00354E62" w:rsidRPr="00A5746B" w:rsidTr="008840C0">
        <w:trPr>
          <w:cantSplit/>
        </w:trPr>
        <w:tc>
          <w:tcPr>
            <w:tcW w:w="225" w:type="pct"/>
            <w:shd w:val="clear" w:color="auto" w:fill="auto"/>
            <w:vAlign w:val="bottom"/>
          </w:tcPr>
          <w:p w:rsidR="00354E62" w:rsidRPr="00A5746B" w:rsidRDefault="00354E62" w:rsidP="008840C0">
            <w:pPr>
              <w:jc w:val="center"/>
              <w:rPr>
                <w:sz w:val="22"/>
              </w:rPr>
            </w:pPr>
            <w:r w:rsidRPr="00A5746B">
              <w:rPr>
                <w:sz w:val="22"/>
              </w:rPr>
              <w:t>13.3</w:t>
            </w:r>
          </w:p>
        </w:tc>
        <w:tc>
          <w:tcPr>
            <w:tcW w:w="1849"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нормативные утечки (п. 6.16 в СП 124.13330.2012)</w:t>
            </w:r>
          </w:p>
        </w:tc>
        <w:tc>
          <w:tcPr>
            <w:tcW w:w="423"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м. куб./ч</w:t>
            </w:r>
          </w:p>
        </w:tc>
        <w:tc>
          <w:tcPr>
            <w:tcW w:w="32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0,006</w:t>
            </w:r>
          </w:p>
        </w:tc>
        <w:tc>
          <w:tcPr>
            <w:tcW w:w="311"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0,006</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0,006</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0,006</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0,006</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0,006</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0,006</w:t>
            </w:r>
          </w:p>
        </w:tc>
        <w:tc>
          <w:tcPr>
            <w:tcW w:w="311" w:type="pct"/>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0,006</w:t>
            </w:r>
          </w:p>
        </w:tc>
      </w:tr>
      <w:tr w:rsidR="00354E62" w:rsidRPr="00A5746B" w:rsidTr="008840C0">
        <w:trPr>
          <w:cantSplit/>
        </w:trPr>
        <w:tc>
          <w:tcPr>
            <w:tcW w:w="225" w:type="pct"/>
            <w:shd w:val="clear" w:color="auto" w:fill="auto"/>
            <w:vAlign w:val="bottom"/>
          </w:tcPr>
          <w:p w:rsidR="00354E62" w:rsidRPr="00A5746B" w:rsidRDefault="00354E62" w:rsidP="008840C0">
            <w:pPr>
              <w:jc w:val="center"/>
              <w:rPr>
                <w:sz w:val="22"/>
              </w:rPr>
            </w:pPr>
            <w:r w:rsidRPr="00A5746B">
              <w:rPr>
                <w:sz w:val="22"/>
              </w:rPr>
              <w:t>13.4</w:t>
            </w:r>
          </w:p>
        </w:tc>
        <w:tc>
          <w:tcPr>
            <w:tcW w:w="1849"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аварийная подпитка «сырой» водой (п. 6.22 в СП 124.13330.2012)</w:t>
            </w:r>
          </w:p>
        </w:tc>
        <w:tc>
          <w:tcPr>
            <w:tcW w:w="423"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м. куб./ч</w:t>
            </w:r>
          </w:p>
        </w:tc>
        <w:tc>
          <w:tcPr>
            <w:tcW w:w="32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0,05</w:t>
            </w:r>
          </w:p>
        </w:tc>
        <w:tc>
          <w:tcPr>
            <w:tcW w:w="311"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0,05</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0,05</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0,05</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0,05</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0,05</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0,05</w:t>
            </w:r>
          </w:p>
        </w:tc>
        <w:tc>
          <w:tcPr>
            <w:tcW w:w="311" w:type="pct"/>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0,05</w:t>
            </w:r>
          </w:p>
        </w:tc>
      </w:tr>
      <w:tr w:rsidR="00354E62" w:rsidRPr="00A5746B" w:rsidTr="008840C0">
        <w:trPr>
          <w:cantSplit/>
        </w:trPr>
        <w:tc>
          <w:tcPr>
            <w:tcW w:w="225" w:type="pct"/>
            <w:shd w:val="clear" w:color="auto" w:fill="auto"/>
            <w:vAlign w:val="bottom"/>
          </w:tcPr>
          <w:p w:rsidR="00354E62" w:rsidRPr="00A5746B" w:rsidRDefault="00354E62" w:rsidP="008840C0">
            <w:pPr>
              <w:jc w:val="center"/>
              <w:rPr>
                <w:sz w:val="22"/>
              </w:rPr>
            </w:pPr>
            <w:r w:rsidRPr="00A5746B">
              <w:rPr>
                <w:sz w:val="22"/>
              </w:rPr>
              <w:t>14</w:t>
            </w:r>
          </w:p>
        </w:tc>
        <w:tc>
          <w:tcPr>
            <w:tcW w:w="1849" w:type="pct"/>
            <w:shd w:val="clear" w:color="auto" w:fill="auto"/>
            <w:vAlign w:val="bottom"/>
          </w:tcPr>
          <w:p w:rsidR="00354E62" w:rsidRPr="00A5746B" w:rsidRDefault="00354E62" w:rsidP="00A50000">
            <w:pPr>
              <w:jc w:val="left"/>
              <w:rPr>
                <w:rFonts w:ascii="Calibri" w:eastAsia="Times New Roman" w:hAnsi="Calibri" w:cs="Calibri"/>
                <w:sz w:val="22"/>
                <w:lang w:eastAsia="ru-RU"/>
              </w:rPr>
            </w:pPr>
            <w:r w:rsidRPr="00A5746B">
              <w:rPr>
                <w:rFonts w:eastAsia="Times New Roman"/>
                <w:b/>
                <w:bCs/>
                <w:sz w:val="22"/>
                <w:lang w:eastAsia="ru-RU"/>
              </w:rPr>
              <w:t>Котельная (п.Яр, ул. Горького, 23)</w:t>
            </w:r>
          </w:p>
        </w:tc>
        <w:tc>
          <w:tcPr>
            <w:tcW w:w="423" w:type="pct"/>
            <w:shd w:val="clear" w:color="auto" w:fill="auto"/>
            <w:vAlign w:val="center"/>
          </w:tcPr>
          <w:p w:rsidR="00354E62" w:rsidRPr="00A5746B" w:rsidRDefault="00354E62" w:rsidP="00A50000">
            <w:pPr>
              <w:rPr>
                <w:rFonts w:eastAsia="Times New Roman"/>
                <w:sz w:val="22"/>
                <w:lang w:eastAsia="ru-RU"/>
              </w:rPr>
            </w:pPr>
          </w:p>
        </w:tc>
        <w:tc>
          <w:tcPr>
            <w:tcW w:w="322" w:type="pct"/>
            <w:shd w:val="clear" w:color="auto" w:fill="auto"/>
            <w:vAlign w:val="center"/>
          </w:tcPr>
          <w:p w:rsidR="00354E62" w:rsidRPr="00A5746B" w:rsidRDefault="00354E62" w:rsidP="00A50000">
            <w:pPr>
              <w:jc w:val="center"/>
              <w:rPr>
                <w:rFonts w:eastAsia="Times New Roman"/>
                <w:sz w:val="22"/>
                <w:lang w:eastAsia="ru-RU"/>
              </w:rPr>
            </w:pPr>
          </w:p>
        </w:tc>
        <w:tc>
          <w:tcPr>
            <w:tcW w:w="311" w:type="pct"/>
            <w:shd w:val="clear" w:color="auto" w:fill="auto"/>
            <w:vAlign w:val="center"/>
          </w:tcPr>
          <w:p w:rsidR="00354E62" w:rsidRPr="00A5746B" w:rsidRDefault="00354E62" w:rsidP="00A50000">
            <w:pPr>
              <w:jc w:val="center"/>
              <w:rPr>
                <w:rFonts w:eastAsia="Times New Roman"/>
                <w:sz w:val="22"/>
                <w:lang w:eastAsia="ru-RU"/>
              </w:rPr>
            </w:pPr>
          </w:p>
        </w:tc>
        <w:tc>
          <w:tcPr>
            <w:tcW w:w="312" w:type="pct"/>
            <w:shd w:val="clear" w:color="auto" w:fill="auto"/>
            <w:vAlign w:val="center"/>
          </w:tcPr>
          <w:p w:rsidR="00354E62" w:rsidRPr="00A5746B" w:rsidRDefault="00354E62" w:rsidP="00A50000">
            <w:pPr>
              <w:jc w:val="center"/>
              <w:rPr>
                <w:rFonts w:eastAsia="Times New Roman"/>
                <w:sz w:val="22"/>
                <w:lang w:eastAsia="ru-RU"/>
              </w:rPr>
            </w:pPr>
          </w:p>
        </w:tc>
        <w:tc>
          <w:tcPr>
            <w:tcW w:w="312" w:type="pct"/>
            <w:shd w:val="clear" w:color="auto" w:fill="auto"/>
            <w:vAlign w:val="center"/>
          </w:tcPr>
          <w:p w:rsidR="00354E62" w:rsidRPr="00A5746B" w:rsidRDefault="00354E62" w:rsidP="00A50000">
            <w:pPr>
              <w:jc w:val="center"/>
              <w:rPr>
                <w:rFonts w:eastAsia="Times New Roman"/>
                <w:sz w:val="22"/>
                <w:lang w:eastAsia="ru-RU"/>
              </w:rPr>
            </w:pPr>
          </w:p>
        </w:tc>
        <w:tc>
          <w:tcPr>
            <w:tcW w:w="312" w:type="pct"/>
            <w:shd w:val="clear" w:color="auto" w:fill="auto"/>
            <w:vAlign w:val="center"/>
          </w:tcPr>
          <w:p w:rsidR="00354E62" w:rsidRPr="00A5746B" w:rsidRDefault="00354E62" w:rsidP="00A50000">
            <w:pPr>
              <w:jc w:val="center"/>
              <w:rPr>
                <w:rFonts w:eastAsia="Times New Roman"/>
                <w:sz w:val="22"/>
                <w:lang w:eastAsia="ru-RU"/>
              </w:rPr>
            </w:pPr>
          </w:p>
        </w:tc>
        <w:tc>
          <w:tcPr>
            <w:tcW w:w="312" w:type="pct"/>
            <w:shd w:val="clear" w:color="auto" w:fill="auto"/>
            <w:vAlign w:val="center"/>
          </w:tcPr>
          <w:p w:rsidR="00354E62" w:rsidRPr="00A5746B" w:rsidRDefault="00354E62" w:rsidP="00A50000">
            <w:pPr>
              <w:jc w:val="center"/>
              <w:rPr>
                <w:rFonts w:eastAsia="Times New Roman"/>
                <w:sz w:val="22"/>
                <w:lang w:eastAsia="ru-RU"/>
              </w:rPr>
            </w:pPr>
          </w:p>
        </w:tc>
        <w:tc>
          <w:tcPr>
            <w:tcW w:w="312" w:type="pct"/>
            <w:shd w:val="clear" w:color="auto" w:fill="auto"/>
            <w:vAlign w:val="center"/>
          </w:tcPr>
          <w:p w:rsidR="00354E62" w:rsidRPr="00A5746B" w:rsidRDefault="00354E62" w:rsidP="00A50000">
            <w:pPr>
              <w:jc w:val="center"/>
              <w:rPr>
                <w:rFonts w:eastAsia="Times New Roman"/>
                <w:sz w:val="22"/>
                <w:lang w:eastAsia="ru-RU"/>
              </w:rPr>
            </w:pPr>
          </w:p>
        </w:tc>
        <w:tc>
          <w:tcPr>
            <w:tcW w:w="311" w:type="pct"/>
            <w:vAlign w:val="bottom"/>
          </w:tcPr>
          <w:p w:rsidR="00354E62" w:rsidRPr="00A5746B" w:rsidRDefault="00354E62" w:rsidP="00A50000">
            <w:pPr>
              <w:jc w:val="left"/>
              <w:rPr>
                <w:rFonts w:ascii="Calibri" w:eastAsia="Times New Roman" w:hAnsi="Calibri" w:cs="Calibri"/>
                <w:sz w:val="22"/>
                <w:lang w:eastAsia="ru-RU"/>
              </w:rPr>
            </w:pPr>
          </w:p>
        </w:tc>
      </w:tr>
      <w:tr w:rsidR="00354E62" w:rsidRPr="00A5746B" w:rsidTr="008840C0">
        <w:trPr>
          <w:cantSplit/>
        </w:trPr>
        <w:tc>
          <w:tcPr>
            <w:tcW w:w="225" w:type="pct"/>
            <w:shd w:val="clear" w:color="auto" w:fill="auto"/>
            <w:vAlign w:val="bottom"/>
          </w:tcPr>
          <w:p w:rsidR="00354E62" w:rsidRPr="00A5746B" w:rsidRDefault="00354E62" w:rsidP="008840C0">
            <w:pPr>
              <w:jc w:val="center"/>
              <w:rPr>
                <w:sz w:val="22"/>
              </w:rPr>
            </w:pPr>
            <w:r w:rsidRPr="00A5746B">
              <w:rPr>
                <w:sz w:val="22"/>
              </w:rPr>
              <w:t>14.1</w:t>
            </w:r>
          </w:p>
        </w:tc>
        <w:tc>
          <w:tcPr>
            <w:tcW w:w="1849"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присоединенная нагрузка</w:t>
            </w:r>
          </w:p>
        </w:tc>
        <w:tc>
          <w:tcPr>
            <w:tcW w:w="423"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 xml:space="preserve">Гкал/ч </w:t>
            </w:r>
          </w:p>
        </w:tc>
        <w:tc>
          <w:tcPr>
            <w:tcW w:w="32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0,212</w:t>
            </w:r>
          </w:p>
        </w:tc>
        <w:tc>
          <w:tcPr>
            <w:tcW w:w="311"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0,212</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0,212</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0,212</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0,212</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0,212</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0,212</w:t>
            </w:r>
          </w:p>
        </w:tc>
        <w:tc>
          <w:tcPr>
            <w:tcW w:w="311" w:type="pct"/>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0,212</w:t>
            </w:r>
          </w:p>
        </w:tc>
      </w:tr>
      <w:tr w:rsidR="00354E62" w:rsidRPr="00A5746B" w:rsidTr="008840C0">
        <w:trPr>
          <w:cantSplit/>
        </w:trPr>
        <w:tc>
          <w:tcPr>
            <w:tcW w:w="225" w:type="pct"/>
            <w:shd w:val="clear" w:color="auto" w:fill="auto"/>
            <w:vAlign w:val="bottom"/>
          </w:tcPr>
          <w:p w:rsidR="00354E62" w:rsidRPr="00A5746B" w:rsidRDefault="00354E62" w:rsidP="008840C0">
            <w:pPr>
              <w:jc w:val="center"/>
              <w:rPr>
                <w:sz w:val="22"/>
              </w:rPr>
            </w:pPr>
            <w:r w:rsidRPr="00A5746B">
              <w:rPr>
                <w:sz w:val="22"/>
              </w:rPr>
              <w:t>14.2</w:t>
            </w:r>
          </w:p>
        </w:tc>
        <w:tc>
          <w:tcPr>
            <w:tcW w:w="1849"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объем системы теплоснабжения</w:t>
            </w:r>
          </w:p>
        </w:tc>
        <w:tc>
          <w:tcPr>
            <w:tcW w:w="423"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м. куб.</w:t>
            </w:r>
          </w:p>
        </w:tc>
        <w:tc>
          <w:tcPr>
            <w:tcW w:w="32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7,684</w:t>
            </w:r>
          </w:p>
        </w:tc>
        <w:tc>
          <w:tcPr>
            <w:tcW w:w="311"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7,684</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7,684</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7,684</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7,684</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7,684</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7,684</w:t>
            </w:r>
          </w:p>
        </w:tc>
        <w:tc>
          <w:tcPr>
            <w:tcW w:w="311" w:type="pct"/>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7,684</w:t>
            </w:r>
          </w:p>
        </w:tc>
      </w:tr>
      <w:tr w:rsidR="00354E62" w:rsidRPr="00A5746B" w:rsidTr="008840C0">
        <w:trPr>
          <w:cantSplit/>
        </w:trPr>
        <w:tc>
          <w:tcPr>
            <w:tcW w:w="225" w:type="pct"/>
            <w:shd w:val="clear" w:color="auto" w:fill="auto"/>
            <w:vAlign w:val="bottom"/>
          </w:tcPr>
          <w:p w:rsidR="00354E62" w:rsidRPr="00A5746B" w:rsidRDefault="00354E62" w:rsidP="008840C0">
            <w:pPr>
              <w:jc w:val="center"/>
              <w:rPr>
                <w:sz w:val="22"/>
              </w:rPr>
            </w:pPr>
            <w:r w:rsidRPr="00A5746B">
              <w:rPr>
                <w:sz w:val="22"/>
              </w:rPr>
              <w:t>14.3</w:t>
            </w:r>
          </w:p>
        </w:tc>
        <w:tc>
          <w:tcPr>
            <w:tcW w:w="1849"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нормативные утечки (п. 6.16 в СП 124.13330.2012)</w:t>
            </w:r>
          </w:p>
        </w:tc>
        <w:tc>
          <w:tcPr>
            <w:tcW w:w="423"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м. куб./ч</w:t>
            </w:r>
          </w:p>
        </w:tc>
        <w:tc>
          <w:tcPr>
            <w:tcW w:w="32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0,019</w:t>
            </w:r>
          </w:p>
        </w:tc>
        <w:tc>
          <w:tcPr>
            <w:tcW w:w="311"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0,019</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0,019</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0,019</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0,019</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0,019</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0,019</w:t>
            </w:r>
          </w:p>
        </w:tc>
        <w:tc>
          <w:tcPr>
            <w:tcW w:w="311" w:type="pct"/>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0,019</w:t>
            </w:r>
          </w:p>
        </w:tc>
      </w:tr>
      <w:tr w:rsidR="00354E62" w:rsidRPr="00A5746B" w:rsidTr="008840C0">
        <w:trPr>
          <w:cantSplit/>
        </w:trPr>
        <w:tc>
          <w:tcPr>
            <w:tcW w:w="225" w:type="pct"/>
            <w:shd w:val="clear" w:color="auto" w:fill="auto"/>
            <w:vAlign w:val="bottom"/>
          </w:tcPr>
          <w:p w:rsidR="00354E62" w:rsidRPr="00A5746B" w:rsidRDefault="00354E62" w:rsidP="008840C0">
            <w:pPr>
              <w:jc w:val="center"/>
              <w:rPr>
                <w:sz w:val="22"/>
              </w:rPr>
            </w:pPr>
            <w:r w:rsidRPr="00A5746B">
              <w:rPr>
                <w:sz w:val="22"/>
              </w:rPr>
              <w:t>14.4</w:t>
            </w:r>
          </w:p>
        </w:tc>
        <w:tc>
          <w:tcPr>
            <w:tcW w:w="1849"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аварийная подпитка «сырой» водой (п. 6.22 в СП 124.13330.2012)</w:t>
            </w:r>
          </w:p>
        </w:tc>
        <w:tc>
          <w:tcPr>
            <w:tcW w:w="423"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м. куб./ч</w:t>
            </w:r>
          </w:p>
        </w:tc>
        <w:tc>
          <w:tcPr>
            <w:tcW w:w="32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0,15</w:t>
            </w:r>
          </w:p>
        </w:tc>
        <w:tc>
          <w:tcPr>
            <w:tcW w:w="311"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0,15</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0,15</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0,15</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0,15</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0,15</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0,15</w:t>
            </w:r>
          </w:p>
        </w:tc>
        <w:tc>
          <w:tcPr>
            <w:tcW w:w="311" w:type="pct"/>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0,15</w:t>
            </w:r>
          </w:p>
        </w:tc>
      </w:tr>
      <w:tr w:rsidR="00354E62" w:rsidRPr="00A5746B" w:rsidTr="008840C0">
        <w:trPr>
          <w:cantSplit/>
        </w:trPr>
        <w:tc>
          <w:tcPr>
            <w:tcW w:w="225" w:type="pct"/>
            <w:shd w:val="clear" w:color="auto" w:fill="auto"/>
            <w:vAlign w:val="bottom"/>
          </w:tcPr>
          <w:p w:rsidR="00354E62" w:rsidRPr="00A5746B" w:rsidRDefault="00354E62" w:rsidP="008840C0">
            <w:pPr>
              <w:jc w:val="center"/>
              <w:rPr>
                <w:sz w:val="22"/>
              </w:rPr>
            </w:pPr>
            <w:r w:rsidRPr="00A5746B">
              <w:rPr>
                <w:sz w:val="22"/>
              </w:rPr>
              <w:t>15</w:t>
            </w:r>
          </w:p>
        </w:tc>
        <w:tc>
          <w:tcPr>
            <w:tcW w:w="1849" w:type="pct"/>
            <w:shd w:val="clear" w:color="auto" w:fill="auto"/>
            <w:vAlign w:val="bottom"/>
          </w:tcPr>
          <w:p w:rsidR="00354E62" w:rsidRPr="00A5746B" w:rsidRDefault="00504481" w:rsidP="00A50000">
            <w:pPr>
              <w:jc w:val="left"/>
              <w:rPr>
                <w:rFonts w:ascii="Calibri" w:eastAsia="Times New Roman" w:hAnsi="Calibri" w:cs="Calibri"/>
                <w:sz w:val="22"/>
                <w:lang w:eastAsia="ru-RU"/>
              </w:rPr>
            </w:pPr>
            <w:r>
              <w:rPr>
                <w:rFonts w:eastAsia="Times New Roman"/>
                <w:b/>
                <w:bCs/>
                <w:sz w:val="22"/>
                <w:lang w:eastAsia="ru-RU"/>
              </w:rPr>
              <w:t>Котельная</w:t>
            </w:r>
            <w:r w:rsidR="00354E62" w:rsidRPr="00A5746B">
              <w:rPr>
                <w:rFonts w:eastAsia="Times New Roman"/>
                <w:b/>
                <w:bCs/>
                <w:sz w:val="22"/>
                <w:lang w:eastAsia="ru-RU"/>
              </w:rPr>
              <w:t xml:space="preserve"> (с.Пудем, ул. Горького, 49а, А)</w:t>
            </w:r>
          </w:p>
        </w:tc>
        <w:tc>
          <w:tcPr>
            <w:tcW w:w="423" w:type="pct"/>
            <w:shd w:val="clear" w:color="auto" w:fill="auto"/>
            <w:vAlign w:val="center"/>
          </w:tcPr>
          <w:p w:rsidR="00354E62" w:rsidRPr="00A5746B" w:rsidRDefault="00354E62" w:rsidP="00A50000">
            <w:pPr>
              <w:rPr>
                <w:rFonts w:eastAsia="Times New Roman"/>
                <w:sz w:val="22"/>
                <w:lang w:eastAsia="ru-RU"/>
              </w:rPr>
            </w:pPr>
          </w:p>
        </w:tc>
        <w:tc>
          <w:tcPr>
            <w:tcW w:w="322" w:type="pct"/>
            <w:shd w:val="clear" w:color="auto" w:fill="auto"/>
            <w:vAlign w:val="center"/>
          </w:tcPr>
          <w:p w:rsidR="00354E62" w:rsidRPr="00A5746B" w:rsidRDefault="00354E62" w:rsidP="00A50000">
            <w:pPr>
              <w:jc w:val="center"/>
              <w:rPr>
                <w:rFonts w:eastAsia="Times New Roman"/>
                <w:sz w:val="22"/>
                <w:lang w:eastAsia="ru-RU"/>
              </w:rPr>
            </w:pPr>
          </w:p>
        </w:tc>
        <w:tc>
          <w:tcPr>
            <w:tcW w:w="311" w:type="pct"/>
            <w:shd w:val="clear" w:color="auto" w:fill="auto"/>
            <w:vAlign w:val="center"/>
          </w:tcPr>
          <w:p w:rsidR="00354E62" w:rsidRPr="00A5746B" w:rsidRDefault="00354E62" w:rsidP="00A50000">
            <w:pPr>
              <w:jc w:val="center"/>
              <w:rPr>
                <w:rFonts w:eastAsia="Times New Roman"/>
                <w:sz w:val="22"/>
                <w:lang w:eastAsia="ru-RU"/>
              </w:rPr>
            </w:pPr>
          </w:p>
        </w:tc>
        <w:tc>
          <w:tcPr>
            <w:tcW w:w="312" w:type="pct"/>
            <w:shd w:val="clear" w:color="auto" w:fill="auto"/>
            <w:vAlign w:val="center"/>
          </w:tcPr>
          <w:p w:rsidR="00354E62" w:rsidRPr="00A5746B" w:rsidRDefault="00354E62" w:rsidP="00A50000">
            <w:pPr>
              <w:jc w:val="center"/>
              <w:rPr>
                <w:rFonts w:eastAsia="Times New Roman"/>
                <w:sz w:val="22"/>
                <w:lang w:eastAsia="ru-RU"/>
              </w:rPr>
            </w:pPr>
          </w:p>
        </w:tc>
        <w:tc>
          <w:tcPr>
            <w:tcW w:w="312" w:type="pct"/>
            <w:shd w:val="clear" w:color="auto" w:fill="auto"/>
            <w:vAlign w:val="center"/>
          </w:tcPr>
          <w:p w:rsidR="00354E62" w:rsidRPr="00A5746B" w:rsidRDefault="00354E62" w:rsidP="00A50000">
            <w:pPr>
              <w:jc w:val="center"/>
              <w:rPr>
                <w:rFonts w:eastAsia="Times New Roman"/>
                <w:sz w:val="22"/>
                <w:lang w:eastAsia="ru-RU"/>
              </w:rPr>
            </w:pPr>
          </w:p>
        </w:tc>
        <w:tc>
          <w:tcPr>
            <w:tcW w:w="312" w:type="pct"/>
            <w:shd w:val="clear" w:color="auto" w:fill="auto"/>
            <w:vAlign w:val="center"/>
          </w:tcPr>
          <w:p w:rsidR="00354E62" w:rsidRPr="00A5746B" w:rsidRDefault="00354E62" w:rsidP="00A50000">
            <w:pPr>
              <w:jc w:val="center"/>
              <w:rPr>
                <w:rFonts w:eastAsia="Times New Roman"/>
                <w:sz w:val="22"/>
                <w:lang w:eastAsia="ru-RU"/>
              </w:rPr>
            </w:pPr>
          </w:p>
        </w:tc>
        <w:tc>
          <w:tcPr>
            <w:tcW w:w="312" w:type="pct"/>
            <w:shd w:val="clear" w:color="auto" w:fill="auto"/>
            <w:vAlign w:val="center"/>
          </w:tcPr>
          <w:p w:rsidR="00354E62" w:rsidRPr="00A5746B" w:rsidRDefault="00354E62" w:rsidP="00A50000">
            <w:pPr>
              <w:jc w:val="center"/>
              <w:rPr>
                <w:rFonts w:eastAsia="Times New Roman"/>
                <w:sz w:val="22"/>
                <w:lang w:eastAsia="ru-RU"/>
              </w:rPr>
            </w:pPr>
          </w:p>
        </w:tc>
        <w:tc>
          <w:tcPr>
            <w:tcW w:w="312" w:type="pct"/>
            <w:shd w:val="clear" w:color="auto" w:fill="auto"/>
            <w:vAlign w:val="center"/>
          </w:tcPr>
          <w:p w:rsidR="00354E62" w:rsidRPr="00A5746B" w:rsidRDefault="00354E62" w:rsidP="00A50000">
            <w:pPr>
              <w:jc w:val="center"/>
              <w:rPr>
                <w:rFonts w:eastAsia="Times New Roman"/>
                <w:sz w:val="22"/>
                <w:lang w:eastAsia="ru-RU"/>
              </w:rPr>
            </w:pPr>
          </w:p>
        </w:tc>
        <w:tc>
          <w:tcPr>
            <w:tcW w:w="311" w:type="pct"/>
            <w:vAlign w:val="bottom"/>
          </w:tcPr>
          <w:p w:rsidR="00354E62" w:rsidRPr="00A5746B" w:rsidRDefault="00354E62" w:rsidP="00A50000">
            <w:pPr>
              <w:jc w:val="left"/>
              <w:rPr>
                <w:rFonts w:ascii="Calibri" w:eastAsia="Times New Roman" w:hAnsi="Calibri" w:cs="Calibri"/>
                <w:sz w:val="22"/>
                <w:lang w:eastAsia="ru-RU"/>
              </w:rPr>
            </w:pPr>
          </w:p>
        </w:tc>
      </w:tr>
      <w:tr w:rsidR="00354E62" w:rsidRPr="00A5746B" w:rsidTr="008840C0">
        <w:trPr>
          <w:cantSplit/>
        </w:trPr>
        <w:tc>
          <w:tcPr>
            <w:tcW w:w="225" w:type="pct"/>
            <w:shd w:val="clear" w:color="auto" w:fill="auto"/>
            <w:vAlign w:val="bottom"/>
          </w:tcPr>
          <w:p w:rsidR="00354E62" w:rsidRPr="00A5746B" w:rsidRDefault="00354E62" w:rsidP="008840C0">
            <w:pPr>
              <w:jc w:val="center"/>
              <w:rPr>
                <w:sz w:val="22"/>
              </w:rPr>
            </w:pPr>
            <w:r w:rsidRPr="00A5746B">
              <w:rPr>
                <w:sz w:val="22"/>
              </w:rPr>
              <w:t>15.1</w:t>
            </w:r>
          </w:p>
        </w:tc>
        <w:tc>
          <w:tcPr>
            <w:tcW w:w="1849"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присоединенная нагрузка</w:t>
            </w:r>
          </w:p>
        </w:tc>
        <w:tc>
          <w:tcPr>
            <w:tcW w:w="423"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 xml:space="preserve">Гкал/ч </w:t>
            </w:r>
          </w:p>
        </w:tc>
        <w:tc>
          <w:tcPr>
            <w:tcW w:w="32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0,163</w:t>
            </w:r>
          </w:p>
        </w:tc>
        <w:tc>
          <w:tcPr>
            <w:tcW w:w="311"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0,163</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0,163</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0,163</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0,267</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0,267</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0,267</w:t>
            </w:r>
          </w:p>
        </w:tc>
        <w:tc>
          <w:tcPr>
            <w:tcW w:w="311" w:type="pct"/>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0,267</w:t>
            </w:r>
          </w:p>
        </w:tc>
      </w:tr>
      <w:tr w:rsidR="00354E62" w:rsidRPr="00A5746B" w:rsidTr="008840C0">
        <w:trPr>
          <w:cantSplit/>
        </w:trPr>
        <w:tc>
          <w:tcPr>
            <w:tcW w:w="225" w:type="pct"/>
            <w:shd w:val="clear" w:color="auto" w:fill="auto"/>
            <w:vAlign w:val="bottom"/>
          </w:tcPr>
          <w:p w:rsidR="00354E62" w:rsidRPr="00A5746B" w:rsidRDefault="00354E62" w:rsidP="008840C0">
            <w:pPr>
              <w:jc w:val="center"/>
              <w:rPr>
                <w:sz w:val="22"/>
              </w:rPr>
            </w:pPr>
            <w:r w:rsidRPr="00A5746B">
              <w:rPr>
                <w:sz w:val="22"/>
              </w:rPr>
              <w:t>15.2</w:t>
            </w:r>
          </w:p>
        </w:tc>
        <w:tc>
          <w:tcPr>
            <w:tcW w:w="1849"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объем системы теплоснабжения</w:t>
            </w:r>
          </w:p>
        </w:tc>
        <w:tc>
          <w:tcPr>
            <w:tcW w:w="423"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м. куб.</w:t>
            </w:r>
          </w:p>
        </w:tc>
        <w:tc>
          <w:tcPr>
            <w:tcW w:w="32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5,879</w:t>
            </w:r>
          </w:p>
        </w:tc>
        <w:tc>
          <w:tcPr>
            <w:tcW w:w="311"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5,879</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5,879</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5,879</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9,629</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9,629</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9,629</w:t>
            </w:r>
          </w:p>
        </w:tc>
        <w:tc>
          <w:tcPr>
            <w:tcW w:w="311" w:type="pct"/>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9,629</w:t>
            </w:r>
          </w:p>
        </w:tc>
      </w:tr>
      <w:tr w:rsidR="00354E62" w:rsidRPr="00A5746B" w:rsidTr="008840C0">
        <w:trPr>
          <w:cantSplit/>
        </w:trPr>
        <w:tc>
          <w:tcPr>
            <w:tcW w:w="225" w:type="pct"/>
            <w:shd w:val="clear" w:color="auto" w:fill="auto"/>
            <w:vAlign w:val="bottom"/>
          </w:tcPr>
          <w:p w:rsidR="00354E62" w:rsidRPr="00A5746B" w:rsidRDefault="00354E62" w:rsidP="008840C0">
            <w:pPr>
              <w:jc w:val="center"/>
              <w:rPr>
                <w:sz w:val="22"/>
              </w:rPr>
            </w:pPr>
            <w:r w:rsidRPr="00A5746B">
              <w:rPr>
                <w:sz w:val="22"/>
              </w:rPr>
              <w:t>15.3</w:t>
            </w:r>
          </w:p>
        </w:tc>
        <w:tc>
          <w:tcPr>
            <w:tcW w:w="1849"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нормативные утечки (п. 6.16 в СП 124.13330.2012)</w:t>
            </w:r>
          </w:p>
        </w:tc>
        <w:tc>
          <w:tcPr>
            <w:tcW w:w="423"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м. куб./ч</w:t>
            </w:r>
          </w:p>
        </w:tc>
        <w:tc>
          <w:tcPr>
            <w:tcW w:w="32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0,015</w:t>
            </w:r>
          </w:p>
        </w:tc>
        <w:tc>
          <w:tcPr>
            <w:tcW w:w="311"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0,015</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0,015</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0,015</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0,024</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0,024</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0,024</w:t>
            </w:r>
          </w:p>
        </w:tc>
        <w:tc>
          <w:tcPr>
            <w:tcW w:w="311" w:type="pct"/>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0,024</w:t>
            </w:r>
          </w:p>
        </w:tc>
      </w:tr>
      <w:tr w:rsidR="00354E62" w:rsidRPr="00A5746B" w:rsidTr="008840C0">
        <w:trPr>
          <w:cantSplit/>
        </w:trPr>
        <w:tc>
          <w:tcPr>
            <w:tcW w:w="225" w:type="pct"/>
            <w:shd w:val="clear" w:color="auto" w:fill="auto"/>
            <w:vAlign w:val="bottom"/>
          </w:tcPr>
          <w:p w:rsidR="00354E62" w:rsidRPr="00A5746B" w:rsidRDefault="00354E62" w:rsidP="008840C0">
            <w:pPr>
              <w:jc w:val="center"/>
              <w:rPr>
                <w:sz w:val="22"/>
              </w:rPr>
            </w:pPr>
            <w:r w:rsidRPr="00A5746B">
              <w:rPr>
                <w:sz w:val="22"/>
              </w:rPr>
              <w:t>15.4</w:t>
            </w:r>
          </w:p>
        </w:tc>
        <w:tc>
          <w:tcPr>
            <w:tcW w:w="1849"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аварийная подпитка «сырой» водой (п. 6.22 в СП 124.13330.2012)</w:t>
            </w:r>
          </w:p>
        </w:tc>
        <w:tc>
          <w:tcPr>
            <w:tcW w:w="423"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м. куб./ч</w:t>
            </w:r>
          </w:p>
        </w:tc>
        <w:tc>
          <w:tcPr>
            <w:tcW w:w="32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0,12</w:t>
            </w:r>
          </w:p>
        </w:tc>
        <w:tc>
          <w:tcPr>
            <w:tcW w:w="311"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0,12</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0,12</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0,12</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0,19</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0,19</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0,19</w:t>
            </w:r>
          </w:p>
        </w:tc>
        <w:tc>
          <w:tcPr>
            <w:tcW w:w="311" w:type="pct"/>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0,19</w:t>
            </w:r>
          </w:p>
        </w:tc>
      </w:tr>
      <w:tr w:rsidR="00354E62" w:rsidRPr="00A5746B" w:rsidTr="008840C0">
        <w:trPr>
          <w:cantSplit/>
        </w:trPr>
        <w:tc>
          <w:tcPr>
            <w:tcW w:w="225" w:type="pct"/>
            <w:shd w:val="clear" w:color="auto" w:fill="auto"/>
            <w:vAlign w:val="bottom"/>
          </w:tcPr>
          <w:p w:rsidR="00354E62" w:rsidRPr="00A5746B" w:rsidRDefault="00354E62" w:rsidP="008840C0">
            <w:pPr>
              <w:jc w:val="center"/>
              <w:rPr>
                <w:sz w:val="22"/>
              </w:rPr>
            </w:pPr>
            <w:r w:rsidRPr="00A5746B">
              <w:rPr>
                <w:sz w:val="22"/>
              </w:rPr>
              <w:t>16</w:t>
            </w:r>
          </w:p>
        </w:tc>
        <w:tc>
          <w:tcPr>
            <w:tcW w:w="1849" w:type="pct"/>
            <w:shd w:val="clear" w:color="auto" w:fill="auto"/>
            <w:vAlign w:val="bottom"/>
          </w:tcPr>
          <w:p w:rsidR="00354E62" w:rsidRPr="00A5746B" w:rsidRDefault="00354E62" w:rsidP="00A50000">
            <w:pPr>
              <w:jc w:val="left"/>
              <w:rPr>
                <w:rFonts w:ascii="Calibri" w:eastAsia="Times New Roman" w:hAnsi="Calibri" w:cs="Calibri"/>
                <w:sz w:val="22"/>
                <w:lang w:eastAsia="ru-RU"/>
              </w:rPr>
            </w:pPr>
            <w:r w:rsidRPr="00A5746B">
              <w:rPr>
                <w:rFonts w:eastAsia="Times New Roman"/>
                <w:b/>
                <w:bCs/>
                <w:sz w:val="22"/>
                <w:lang w:eastAsia="ru-RU"/>
              </w:rPr>
              <w:t>Котельная (с.Никольское, ул. Центральная, 4)</w:t>
            </w:r>
          </w:p>
        </w:tc>
        <w:tc>
          <w:tcPr>
            <w:tcW w:w="423" w:type="pct"/>
            <w:shd w:val="clear" w:color="auto" w:fill="auto"/>
            <w:vAlign w:val="center"/>
          </w:tcPr>
          <w:p w:rsidR="00354E62" w:rsidRPr="00A5746B" w:rsidRDefault="00354E62" w:rsidP="00A50000">
            <w:pPr>
              <w:rPr>
                <w:rFonts w:eastAsia="Times New Roman"/>
                <w:sz w:val="22"/>
                <w:lang w:eastAsia="ru-RU"/>
              </w:rPr>
            </w:pPr>
          </w:p>
        </w:tc>
        <w:tc>
          <w:tcPr>
            <w:tcW w:w="322" w:type="pct"/>
            <w:shd w:val="clear" w:color="auto" w:fill="auto"/>
            <w:vAlign w:val="center"/>
          </w:tcPr>
          <w:p w:rsidR="00354E62" w:rsidRPr="00A5746B" w:rsidRDefault="00354E62" w:rsidP="00A50000">
            <w:pPr>
              <w:jc w:val="center"/>
              <w:rPr>
                <w:rFonts w:eastAsia="Times New Roman"/>
                <w:sz w:val="22"/>
                <w:lang w:eastAsia="ru-RU"/>
              </w:rPr>
            </w:pPr>
          </w:p>
        </w:tc>
        <w:tc>
          <w:tcPr>
            <w:tcW w:w="311" w:type="pct"/>
            <w:shd w:val="clear" w:color="auto" w:fill="auto"/>
            <w:vAlign w:val="center"/>
          </w:tcPr>
          <w:p w:rsidR="00354E62" w:rsidRPr="00A5746B" w:rsidRDefault="00354E62" w:rsidP="00A50000">
            <w:pPr>
              <w:jc w:val="center"/>
              <w:rPr>
                <w:rFonts w:eastAsia="Times New Roman"/>
                <w:sz w:val="22"/>
                <w:lang w:eastAsia="ru-RU"/>
              </w:rPr>
            </w:pPr>
          </w:p>
        </w:tc>
        <w:tc>
          <w:tcPr>
            <w:tcW w:w="312" w:type="pct"/>
            <w:shd w:val="clear" w:color="auto" w:fill="auto"/>
            <w:vAlign w:val="center"/>
          </w:tcPr>
          <w:p w:rsidR="00354E62" w:rsidRPr="00A5746B" w:rsidRDefault="00354E62" w:rsidP="00A50000">
            <w:pPr>
              <w:jc w:val="center"/>
              <w:rPr>
                <w:rFonts w:eastAsia="Times New Roman"/>
                <w:sz w:val="22"/>
                <w:lang w:eastAsia="ru-RU"/>
              </w:rPr>
            </w:pPr>
          </w:p>
        </w:tc>
        <w:tc>
          <w:tcPr>
            <w:tcW w:w="312" w:type="pct"/>
            <w:shd w:val="clear" w:color="auto" w:fill="auto"/>
            <w:vAlign w:val="center"/>
          </w:tcPr>
          <w:p w:rsidR="00354E62" w:rsidRPr="00A5746B" w:rsidRDefault="00354E62" w:rsidP="00A50000">
            <w:pPr>
              <w:jc w:val="center"/>
              <w:rPr>
                <w:rFonts w:eastAsia="Times New Roman"/>
                <w:sz w:val="22"/>
                <w:lang w:eastAsia="ru-RU"/>
              </w:rPr>
            </w:pPr>
          </w:p>
        </w:tc>
        <w:tc>
          <w:tcPr>
            <w:tcW w:w="312" w:type="pct"/>
            <w:shd w:val="clear" w:color="auto" w:fill="auto"/>
            <w:vAlign w:val="center"/>
          </w:tcPr>
          <w:p w:rsidR="00354E62" w:rsidRPr="00A5746B" w:rsidRDefault="00354E62" w:rsidP="00A50000">
            <w:pPr>
              <w:jc w:val="center"/>
              <w:rPr>
                <w:rFonts w:eastAsia="Times New Roman"/>
                <w:sz w:val="22"/>
                <w:lang w:eastAsia="ru-RU"/>
              </w:rPr>
            </w:pPr>
          </w:p>
        </w:tc>
        <w:tc>
          <w:tcPr>
            <w:tcW w:w="312" w:type="pct"/>
            <w:shd w:val="clear" w:color="auto" w:fill="auto"/>
            <w:vAlign w:val="center"/>
          </w:tcPr>
          <w:p w:rsidR="00354E62" w:rsidRPr="00A5746B" w:rsidRDefault="00354E62" w:rsidP="00A50000">
            <w:pPr>
              <w:jc w:val="center"/>
              <w:rPr>
                <w:rFonts w:eastAsia="Times New Roman"/>
                <w:sz w:val="22"/>
                <w:lang w:eastAsia="ru-RU"/>
              </w:rPr>
            </w:pPr>
          </w:p>
        </w:tc>
        <w:tc>
          <w:tcPr>
            <w:tcW w:w="312" w:type="pct"/>
            <w:shd w:val="clear" w:color="auto" w:fill="auto"/>
            <w:vAlign w:val="center"/>
          </w:tcPr>
          <w:p w:rsidR="00354E62" w:rsidRPr="00A5746B" w:rsidRDefault="00354E62" w:rsidP="00A50000">
            <w:pPr>
              <w:jc w:val="center"/>
              <w:rPr>
                <w:rFonts w:eastAsia="Times New Roman"/>
                <w:sz w:val="22"/>
                <w:lang w:eastAsia="ru-RU"/>
              </w:rPr>
            </w:pPr>
          </w:p>
        </w:tc>
        <w:tc>
          <w:tcPr>
            <w:tcW w:w="311" w:type="pct"/>
            <w:vAlign w:val="bottom"/>
          </w:tcPr>
          <w:p w:rsidR="00354E62" w:rsidRPr="00A5746B" w:rsidRDefault="00354E62" w:rsidP="00A50000">
            <w:pPr>
              <w:jc w:val="left"/>
              <w:rPr>
                <w:rFonts w:ascii="Calibri" w:eastAsia="Times New Roman" w:hAnsi="Calibri" w:cs="Calibri"/>
                <w:sz w:val="22"/>
                <w:lang w:eastAsia="ru-RU"/>
              </w:rPr>
            </w:pPr>
          </w:p>
        </w:tc>
      </w:tr>
      <w:tr w:rsidR="00354E62" w:rsidRPr="00A5746B" w:rsidTr="008840C0">
        <w:trPr>
          <w:cantSplit/>
        </w:trPr>
        <w:tc>
          <w:tcPr>
            <w:tcW w:w="225" w:type="pct"/>
            <w:shd w:val="clear" w:color="auto" w:fill="auto"/>
            <w:vAlign w:val="bottom"/>
          </w:tcPr>
          <w:p w:rsidR="00354E62" w:rsidRPr="00A5746B" w:rsidRDefault="00354E62" w:rsidP="008840C0">
            <w:pPr>
              <w:jc w:val="center"/>
              <w:rPr>
                <w:sz w:val="22"/>
              </w:rPr>
            </w:pPr>
            <w:r w:rsidRPr="00A5746B">
              <w:rPr>
                <w:sz w:val="22"/>
              </w:rPr>
              <w:t>16.1</w:t>
            </w:r>
          </w:p>
        </w:tc>
        <w:tc>
          <w:tcPr>
            <w:tcW w:w="1849"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присоединенная нагрузка</w:t>
            </w:r>
          </w:p>
        </w:tc>
        <w:tc>
          <w:tcPr>
            <w:tcW w:w="423"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 xml:space="preserve">Гкал/ч </w:t>
            </w:r>
          </w:p>
        </w:tc>
        <w:tc>
          <w:tcPr>
            <w:tcW w:w="32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0,135</w:t>
            </w:r>
          </w:p>
        </w:tc>
        <w:tc>
          <w:tcPr>
            <w:tcW w:w="311"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0,135</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0,135</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0,135</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0,135</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0,135</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0,135</w:t>
            </w:r>
          </w:p>
        </w:tc>
        <w:tc>
          <w:tcPr>
            <w:tcW w:w="311" w:type="pct"/>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0,135</w:t>
            </w:r>
          </w:p>
        </w:tc>
      </w:tr>
      <w:tr w:rsidR="00354E62" w:rsidRPr="00A5746B" w:rsidTr="008840C0">
        <w:trPr>
          <w:cantSplit/>
        </w:trPr>
        <w:tc>
          <w:tcPr>
            <w:tcW w:w="225" w:type="pct"/>
            <w:shd w:val="clear" w:color="auto" w:fill="auto"/>
            <w:vAlign w:val="bottom"/>
          </w:tcPr>
          <w:p w:rsidR="00354E62" w:rsidRPr="00A5746B" w:rsidRDefault="00354E62" w:rsidP="008840C0">
            <w:pPr>
              <w:jc w:val="center"/>
              <w:rPr>
                <w:sz w:val="22"/>
              </w:rPr>
            </w:pPr>
            <w:r w:rsidRPr="00A5746B">
              <w:rPr>
                <w:sz w:val="22"/>
              </w:rPr>
              <w:t>16.2</w:t>
            </w:r>
          </w:p>
        </w:tc>
        <w:tc>
          <w:tcPr>
            <w:tcW w:w="1849"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объем системы теплоснабжения</w:t>
            </w:r>
          </w:p>
        </w:tc>
        <w:tc>
          <w:tcPr>
            <w:tcW w:w="423"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м. куб.</w:t>
            </w:r>
          </w:p>
        </w:tc>
        <w:tc>
          <w:tcPr>
            <w:tcW w:w="32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6,203</w:t>
            </w:r>
          </w:p>
        </w:tc>
        <w:tc>
          <w:tcPr>
            <w:tcW w:w="311"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6,203</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6,203</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6,203</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6,203</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6,203</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6,203</w:t>
            </w:r>
          </w:p>
        </w:tc>
        <w:tc>
          <w:tcPr>
            <w:tcW w:w="311" w:type="pct"/>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6,203</w:t>
            </w:r>
          </w:p>
        </w:tc>
      </w:tr>
      <w:tr w:rsidR="00354E62" w:rsidRPr="00A5746B" w:rsidTr="008840C0">
        <w:trPr>
          <w:cantSplit/>
        </w:trPr>
        <w:tc>
          <w:tcPr>
            <w:tcW w:w="225" w:type="pct"/>
            <w:shd w:val="clear" w:color="auto" w:fill="auto"/>
            <w:vAlign w:val="bottom"/>
          </w:tcPr>
          <w:p w:rsidR="00354E62" w:rsidRPr="00A5746B" w:rsidRDefault="00354E62" w:rsidP="008840C0">
            <w:pPr>
              <w:jc w:val="center"/>
              <w:rPr>
                <w:sz w:val="22"/>
              </w:rPr>
            </w:pPr>
            <w:r w:rsidRPr="00A5746B">
              <w:rPr>
                <w:sz w:val="22"/>
              </w:rPr>
              <w:t>16.3</w:t>
            </w:r>
          </w:p>
        </w:tc>
        <w:tc>
          <w:tcPr>
            <w:tcW w:w="1849"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нормативные утечки (п. 6.16 в СП 124.13330.2012)</w:t>
            </w:r>
          </w:p>
        </w:tc>
        <w:tc>
          <w:tcPr>
            <w:tcW w:w="423"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м. куб./ч</w:t>
            </w:r>
          </w:p>
        </w:tc>
        <w:tc>
          <w:tcPr>
            <w:tcW w:w="32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0,016</w:t>
            </w:r>
          </w:p>
        </w:tc>
        <w:tc>
          <w:tcPr>
            <w:tcW w:w="311"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0,016</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0,016</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0,016</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0,016</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0,016</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0,016</w:t>
            </w:r>
          </w:p>
        </w:tc>
        <w:tc>
          <w:tcPr>
            <w:tcW w:w="311" w:type="pct"/>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0,016</w:t>
            </w:r>
          </w:p>
        </w:tc>
      </w:tr>
      <w:tr w:rsidR="00354E62" w:rsidRPr="00A5746B" w:rsidTr="008840C0">
        <w:trPr>
          <w:cantSplit/>
        </w:trPr>
        <w:tc>
          <w:tcPr>
            <w:tcW w:w="225" w:type="pct"/>
            <w:shd w:val="clear" w:color="auto" w:fill="auto"/>
            <w:vAlign w:val="bottom"/>
          </w:tcPr>
          <w:p w:rsidR="00354E62" w:rsidRPr="00A5746B" w:rsidRDefault="00354E62" w:rsidP="008840C0">
            <w:pPr>
              <w:jc w:val="center"/>
              <w:rPr>
                <w:sz w:val="22"/>
              </w:rPr>
            </w:pPr>
            <w:r w:rsidRPr="00A5746B">
              <w:rPr>
                <w:sz w:val="22"/>
              </w:rPr>
              <w:t>16.4</w:t>
            </w:r>
          </w:p>
        </w:tc>
        <w:tc>
          <w:tcPr>
            <w:tcW w:w="1849"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аварийная подпитка «сырой» водой (п. 6.22 в СП 124.13330.2012)</w:t>
            </w:r>
          </w:p>
        </w:tc>
        <w:tc>
          <w:tcPr>
            <w:tcW w:w="423"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м. куб./ч</w:t>
            </w:r>
          </w:p>
        </w:tc>
        <w:tc>
          <w:tcPr>
            <w:tcW w:w="32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0,12</w:t>
            </w:r>
          </w:p>
        </w:tc>
        <w:tc>
          <w:tcPr>
            <w:tcW w:w="311"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0,12</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0,12</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0,12</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0,12</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0,12</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0,12</w:t>
            </w:r>
          </w:p>
        </w:tc>
        <w:tc>
          <w:tcPr>
            <w:tcW w:w="311" w:type="pct"/>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0,12</w:t>
            </w:r>
          </w:p>
        </w:tc>
      </w:tr>
      <w:tr w:rsidR="00354E62" w:rsidRPr="00A5746B" w:rsidTr="008840C0">
        <w:trPr>
          <w:cantSplit/>
        </w:trPr>
        <w:tc>
          <w:tcPr>
            <w:tcW w:w="225" w:type="pct"/>
            <w:shd w:val="clear" w:color="auto" w:fill="auto"/>
            <w:vAlign w:val="bottom"/>
          </w:tcPr>
          <w:p w:rsidR="00354E62" w:rsidRPr="00A5746B" w:rsidRDefault="00354E62" w:rsidP="008840C0">
            <w:pPr>
              <w:jc w:val="center"/>
              <w:rPr>
                <w:sz w:val="22"/>
              </w:rPr>
            </w:pPr>
            <w:r w:rsidRPr="00A5746B">
              <w:rPr>
                <w:sz w:val="22"/>
              </w:rPr>
              <w:t>17</w:t>
            </w:r>
          </w:p>
        </w:tc>
        <w:tc>
          <w:tcPr>
            <w:tcW w:w="1849" w:type="pct"/>
            <w:shd w:val="clear" w:color="auto" w:fill="auto"/>
            <w:vAlign w:val="bottom"/>
          </w:tcPr>
          <w:p w:rsidR="00354E62" w:rsidRPr="00A5746B" w:rsidRDefault="00354E62" w:rsidP="00A50000">
            <w:pPr>
              <w:jc w:val="left"/>
              <w:rPr>
                <w:rFonts w:ascii="Calibri" w:eastAsia="Times New Roman" w:hAnsi="Calibri" w:cs="Calibri"/>
                <w:sz w:val="22"/>
                <w:lang w:eastAsia="ru-RU"/>
              </w:rPr>
            </w:pPr>
            <w:r w:rsidRPr="00A5746B">
              <w:rPr>
                <w:rFonts w:eastAsia="Times New Roman"/>
                <w:b/>
                <w:bCs/>
                <w:sz w:val="22"/>
                <w:lang w:eastAsia="ru-RU"/>
              </w:rPr>
              <w:t>Котельная (с.Елово, ул. Школьная, 11а)</w:t>
            </w:r>
          </w:p>
        </w:tc>
        <w:tc>
          <w:tcPr>
            <w:tcW w:w="423" w:type="pct"/>
            <w:shd w:val="clear" w:color="auto" w:fill="auto"/>
            <w:vAlign w:val="center"/>
          </w:tcPr>
          <w:p w:rsidR="00354E62" w:rsidRPr="00A5746B" w:rsidRDefault="00354E62" w:rsidP="00A50000">
            <w:pPr>
              <w:rPr>
                <w:rFonts w:eastAsia="Times New Roman"/>
                <w:sz w:val="22"/>
                <w:lang w:eastAsia="ru-RU"/>
              </w:rPr>
            </w:pPr>
          </w:p>
        </w:tc>
        <w:tc>
          <w:tcPr>
            <w:tcW w:w="322" w:type="pct"/>
            <w:shd w:val="clear" w:color="auto" w:fill="auto"/>
            <w:vAlign w:val="center"/>
          </w:tcPr>
          <w:p w:rsidR="00354E62" w:rsidRPr="00A5746B" w:rsidRDefault="00354E62" w:rsidP="00A50000">
            <w:pPr>
              <w:jc w:val="center"/>
              <w:rPr>
                <w:rFonts w:eastAsia="Times New Roman"/>
                <w:sz w:val="22"/>
                <w:lang w:eastAsia="ru-RU"/>
              </w:rPr>
            </w:pPr>
          </w:p>
        </w:tc>
        <w:tc>
          <w:tcPr>
            <w:tcW w:w="311" w:type="pct"/>
            <w:shd w:val="clear" w:color="auto" w:fill="auto"/>
            <w:vAlign w:val="center"/>
          </w:tcPr>
          <w:p w:rsidR="00354E62" w:rsidRPr="00A5746B" w:rsidRDefault="00354E62" w:rsidP="00A50000">
            <w:pPr>
              <w:jc w:val="center"/>
              <w:rPr>
                <w:rFonts w:eastAsia="Times New Roman"/>
                <w:sz w:val="22"/>
                <w:lang w:eastAsia="ru-RU"/>
              </w:rPr>
            </w:pPr>
          </w:p>
        </w:tc>
        <w:tc>
          <w:tcPr>
            <w:tcW w:w="312" w:type="pct"/>
            <w:shd w:val="clear" w:color="auto" w:fill="auto"/>
            <w:vAlign w:val="center"/>
          </w:tcPr>
          <w:p w:rsidR="00354E62" w:rsidRPr="00A5746B" w:rsidRDefault="00354E62" w:rsidP="00A50000">
            <w:pPr>
              <w:jc w:val="center"/>
              <w:rPr>
                <w:rFonts w:eastAsia="Times New Roman"/>
                <w:sz w:val="22"/>
                <w:lang w:eastAsia="ru-RU"/>
              </w:rPr>
            </w:pPr>
          </w:p>
        </w:tc>
        <w:tc>
          <w:tcPr>
            <w:tcW w:w="312" w:type="pct"/>
            <w:shd w:val="clear" w:color="auto" w:fill="auto"/>
            <w:vAlign w:val="center"/>
          </w:tcPr>
          <w:p w:rsidR="00354E62" w:rsidRPr="00A5746B" w:rsidRDefault="00354E62" w:rsidP="00A50000">
            <w:pPr>
              <w:jc w:val="center"/>
              <w:rPr>
                <w:rFonts w:eastAsia="Times New Roman"/>
                <w:sz w:val="22"/>
                <w:lang w:eastAsia="ru-RU"/>
              </w:rPr>
            </w:pPr>
          </w:p>
        </w:tc>
        <w:tc>
          <w:tcPr>
            <w:tcW w:w="312" w:type="pct"/>
            <w:shd w:val="clear" w:color="auto" w:fill="auto"/>
            <w:vAlign w:val="center"/>
          </w:tcPr>
          <w:p w:rsidR="00354E62" w:rsidRPr="00A5746B" w:rsidRDefault="00354E62" w:rsidP="00A50000">
            <w:pPr>
              <w:jc w:val="center"/>
              <w:rPr>
                <w:rFonts w:eastAsia="Times New Roman"/>
                <w:sz w:val="22"/>
                <w:lang w:eastAsia="ru-RU"/>
              </w:rPr>
            </w:pPr>
          </w:p>
        </w:tc>
        <w:tc>
          <w:tcPr>
            <w:tcW w:w="312" w:type="pct"/>
            <w:shd w:val="clear" w:color="auto" w:fill="auto"/>
            <w:vAlign w:val="center"/>
          </w:tcPr>
          <w:p w:rsidR="00354E62" w:rsidRPr="00A5746B" w:rsidRDefault="00354E62" w:rsidP="00A50000">
            <w:pPr>
              <w:jc w:val="center"/>
              <w:rPr>
                <w:rFonts w:eastAsia="Times New Roman"/>
                <w:sz w:val="22"/>
                <w:lang w:eastAsia="ru-RU"/>
              </w:rPr>
            </w:pPr>
          </w:p>
        </w:tc>
        <w:tc>
          <w:tcPr>
            <w:tcW w:w="312" w:type="pct"/>
            <w:shd w:val="clear" w:color="auto" w:fill="auto"/>
            <w:vAlign w:val="center"/>
          </w:tcPr>
          <w:p w:rsidR="00354E62" w:rsidRPr="00A5746B" w:rsidRDefault="00354E62" w:rsidP="00A50000">
            <w:pPr>
              <w:jc w:val="center"/>
              <w:rPr>
                <w:rFonts w:eastAsia="Times New Roman"/>
                <w:sz w:val="22"/>
                <w:lang w:eastAsia="ru-RU"/>
              </w:rPr>
            </w:pPr>
          </w:p>
        </w:tc>
        <w:tc>
          <w:tcPr>
            <w:tcW w:w="311" w:type="pct"/>
            <w:vAlign w:val="bottom"/>
          </w:tcPr>
          <w:p w:rsidR="00354E62" w:rsidRPr="00A5746B" w:rsidRDefault="00354E62" w:rsidP="00A50000">
            <w:pPr>
              <w:jc w:val="left"/>
              <w:rPr>
                <w:rFonts w:ascii="Calibri" w:eastAsia="Times New Roman" w:hAnsi="Calibri" w:cs="Calibri"/>
                <w:sz w:val="22"/>
                <w:lang w:eastAsia="ru-RU"/>
              </w:rPr>
            </w:pPr>
          </w:p>
        </w:tc>
      </w:tr>
      <w:tr w:rsidR="00354E62" w:rsidRPr="00A5746B" w:rsidTr="008840C0">
        <w:trPr>
          <w:cantSplit/>
        </w:trPr>
        <w:tc>
          <w:tcPr>
            <w:tcW w:w="225" w:type="pct"/>
            <w:shd w:val="clear" w:color="auto" w:fill="auto"/>
            <w:vAlign w:val="bottom"/>
          </w:tcPr>
          <w:p w:rsidR="00354E62" w:rsidRPr="00A5746B" w:rsidRDefault="00354E62" w:rsidP="008840C0">
            <w:pPr>
              <w:jc w:val="center"/>
              <w:rPr>
                <w:sz w:val="22"/>
              </w:rPr>
            </w:pPr>
            <w:r w:rsidRPr="00A5746B">
              <w:rPr>
                <w:sz w:val="22"/>
              </w:rPr>
              <w:t>17.1</w:t>
            </w:r>
          </w:p>
        </w:tc>
        <w:tc>
          <w:tcPr>
            <w:tcW w:w="1849"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присоединенная нагрузка</w:t>
            </w:r>
          </w:p>
        </w:tc>
        <w:tc>
          <w:tcPr>
            <w:tcW w:w="423"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 xml:space="preserve">Гкал/ч </w:t>
            </w:r>
          </w:p>
        </w:tc>
        <w:tc>
          <w:tcPr>
            <w:tcW w:w="32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0,116</w:t>
            </w:r>
          </w:p>
        </w:tc>
        <w:tc>
          <w:tcPr>
            <w:tcW w:w="311"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0,116</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0,116</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0,116</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0,116</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0,116</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0,116</w:t>
            </w:r>
          </w:p>
        </w:tc>
        <w:tc>
          <w:tcPr>
            <w:tcW w:w="311" w:type="pct"/>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0,116</w:t>
            </w:r>
          </w:p>
        </w:tc>
      </w:tr>
      <w:tr w:rsidR="00354E62" w:rsidRPr="00A5746B" w:rsidTr="008840C0">
        <w:trPr>
          <w:cantSplit/>
        </w:trPr>
        <w:tc>
          <w:tcPr>
            <w:tcW w:w="225" w:type="pct"/>
            <w:shd w:val="clear" w:color="auto" w:fill="auto"/>
            <w:vAlign w:val="bottom"/>
          </w:tcPr>
          <w:p w:rsidR="00354E62" w:rsidRPr="00A5746B" w:rsidRDefault="00354E62" w:rsidP="008840C0">
            <w:pPr>
              <w:jc w:val="center"/>
              <w:rPr>
                <w:sz w:val="22"/>
              </w:rPr>
            </w:pPr>
            <w:r w:rsidRPr="00A5746B">
              <w:rPr>
                <w:sz w:val="22"/>
              </w:rPr>
              <w:t>17.2</w:t>
            </w:r>
          </w:p>
        </w:tc>
        <w:tc>
          <w:tcPr>
            <w:tcW w:w="1849"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объем системы теплоснабжения</w:t>
            </w:r>
          </w:p>
        </w:tc>
        <w:tc>
          <w:tcPr>
            <w:tcW w:w="423"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м. куб.</w:t>
            </w:r>
          </w:p>
        </w:tc>
        <w:tc>
          <w:tcPr>
            <w:tcW w:w="32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4,812</w:t>
            </w:r>
          </w:p>
        </w:tc>
        <w:tc>
          <w:tcPr>
            <w:tcW w:w="311"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4,812</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4,812</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4,812</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4,812</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4,812</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4,812</w:t>
            </w:r>
          </w:p>
        </w:tc>
        <w:tc>
          <w:tcPr>
            <w:tcW w:w="311" w:type="pct"/>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4,812</w:t>
            </w:r>
          </w:p>
        </w:tc>
      </w:tr>
      <w:tr w:rsidR="00354E62" w:rsidRPr="00A5746B" w:rsidTr="008840C0">
        <w:trPr>
          <w:cantSplit/>
        </w:trPr>
        <w:tc>
          <w:tcPr>
            <w:tcW w:w="225" w:type="pct"/>
            <w:shd w:val="clear" w:color="auto" w:fill="auto"/>
            <w:vAlign w:val="bottom"/>
          </w:tcPr>
          <w:p w:rsidR="00354E62" w:rsidRPr="00A5746B" w:rsidRDefault="00354E62" w:rsidP="008840C0">
            <w:pPr>
              <w:jc w:val="center"/>
              <w:rPr>
                <w:sz w:val="22"/>
              </w:rPr>
            </w:pPr>
            <w:r w:rsidRPr="00A5746B">
              <w:rPr>
                <w:sz w:val="22"/>
              </w:rPr>
              <w:t>17.3</w:t>
            </w:r>
          </w:p>
        </w:tc>
        <w:tc>
          <w:tcPr>
            <w:tcW w:w="1849"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нормативные утечки (п. 6.16 в СП 124.13330.2012)</w:t>
            </w:r>
          </w:p>
        </w:tc>
        <w:tc>
          <w:tcPr>
            <w:tcW w:w="423"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м. куб./ч</w:t>
            </w:r>
          </w:p>
        </w:tc>
        <w:tc>
          <w:tcPr>
            <w:tcW w:w="32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0,012</w:t>
            </w:r>
          </w:p>
        </w:tc>
        <w:tc>
          <w:tcPr>
            <w:tcW w:w="311"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0,012</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0,012</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0,012</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0,012</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0,012</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0,012</w:t>
            </w:r>
          </w:p>
        </w:tc>
        <w:tc>
          <w:tcPr>
            <w:tcW w:w="311" w:type="pct"/>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0,012</w:t>
            </w:r>
          </w:p>
        </w:tc>
      </w:tr>
      <w:tr w:rsidR="00354E62" w:rsidRPr="00A5746B" w:rsidTr="008840C0">
        <w:trPr>
          <w:cantSplit/>
        </w:trPr>
        <w:tc>
          <w:tcPr>
            <w:tcW w:w="225" w:type="pct"/>
            <w:shd w:val="clear" w:color="auto" w:fill="auto"/>
            <w:vAlign w:val="bottom"/>
          </w:tcPr>
          <w:p w:rsidR="00354E62" w:rsidRPr="00A5746B" w:rsidRDefault="00354E62" w:rsidP="008840C0">
            <w:pPr>
              <w:jc w:val="center"/>
              <w:rPr>
                <w:sz w:val="22"/>
              </w:rPr>
            </w:pPr>
            <w:r w:rsidRPr="00A5746B">
              <w:rPr>
                <w:sz w:val="22"/>
              </w:rPr>
              <w:lastRenderedPageBreak/>
              <w:t>17.4</w:t>
            </w:r>
          </w:p>
        </w:tc>
        <w:tc>
          <w:tcPr>
            <w:tcW w:w="1849"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аварийная подпитка «сырой» водой (п. 6.22 в СП 124.13330.2012)</w:t>
            </w:r>
          </w:p>
        </w:tc>
        <w:tc>
          <w:tcPr>
            <w:tcW w:w="423"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м. куб./ч</w:t>
            </w:r>
          </w:p>
        </w:tc>
        <w:tc>
          <w:tcPr>
            <w:tcW w:w="32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0,10</w:t>
            </w:r>
          </w:p>
        </w:tc>
        <w:tc>
          <w:tcPr>
            <w:tcW w:w="311"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0,10</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0,10</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0,10</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0,10</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0,10</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0,10</w:t>
            </w:r>
          </w:p>
        </w:tc>
        <w:tc>
          <w:tcPr>
            <w:tcW w:w="311" w:type="pct"/>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0,10</w:t>
            </w:r>
          </w:p>
        </w:tc>
      </w:tr>
      <w:tr w:rsidR="00354E62" w:rsidRPr="00A5746B" w:rsidTr="008840C0">
        <w:trPr>
          <w:cantSplit/>
        </w:trPr>
        <w:tc>
          <w:tcPr>
            <w:tcW w:w="225" w:type="pct"/>
            <w:shd w:val="clear" w:color="auto" w:fill="auto"/>
            <w:vAlign w:val="bottom"/>
          </w:tcPr>
          <w:p w:rsidR="00354E62" w:rsidRPr="00A5746B" w:rsidRDefault="00354E62" w:rsidP="008840C0">
            <w:pPr>
              <w:jc w:val="center"/>
              <w:rPr>
                <w:sz w:val="22"/>
              </w:rPr>
            </w:pPr>
            <w:r w:rsidRPr="00A5746B">
              <w:rPr>
                <w:sz w:val="22"/>
              </w:rPr>
              <w:t>18</w:t>
            </w:r>
          </w:p>
        </w:tc>
        <w:tc>
          <w:tcPr>
            <w:tcW w:w="1849" w:type="pct"/>
            <w:shd w:val="clear" w:color="auto" w:fill="auto"/>
            <w:vAlign w:val="bottom"/>
          </w:tcPr>
          <w:p w:rsidR="00354E62" w:rsidRPr="00A5746B" w:rsidRDefault="00354E62" w:rsidP="00A50000">
            <w:pPr>
              <w:jc w:val="left"/>
              <w:rPr>
                <w:rFonts w:ascii="Calibri" w:eastAsia="Times New Roman" w:hAnsi="Calibri" w:cs="Calibri"/>
                <w:sz w:val="22"/>
                <w:lang w:eastAsia="ru-RU"/>
              </w:rPr>
            </w:pPr>
            <w:r w:rsidRPr="00A5746B">
              <w:rPr>
                <w:rFonts w:eastAsia="Times New Roman"/>
                <w:b/>
                <w:bCs/>
                <w:sz w:val="22"/>
                <w:lang w:eastAsia="ru-RU"/>
              </w:rPr>
              <w:t>Котельная (п.Яр, ул. Пролетарская, 14)</w:t>
            </w:r>
          </w:p>
        </w:tc>
        <w:tc>
          <w:tcPr>
            <w:tcW w:w="423" w:type="pct"/>
            <w:shd w:val="clear" w:color="auto" w:fill="auto"/>
            <w:vAlign w:val="center"/>
          </w:tcPr>
          <w:p w:rsidR="00354E62" w:rsidRPr="00A5746B" w:rsidRDefault="00354E62" w:rsidP="00A50000">
            <w:pPr>
              <w:rPr>
                <w:rFonts w:eastAsia="Times New Roman"/>
                <w:sz w:val="22"/>
                <w:lang w:eastAsia="ru-RU"/>
              </w:rPr>
            </w:pPr>
          </w:p>
        </w:tc>
        <w:tc>
          <w:tcPr>
            <w:tcW w:w="322" w:type="pct"/>
            <w:shd w:val="clear" w:color="auto" w:fill="auto"/>
            <w:vAlign w:val="center"/>
          </w:tcPr>
          <w:p w:rsidR="00354E62" w:rsidRPr="00A5746B" w:rsidRDefault="00354E62" w:rsidP="00A50000">
            <w:pPr>
              <w:jc w:val="center"/>
              <w:rPr>
                <w:rFonts w:eastAsia="Times New Roman"/>
                <w:sz w:val="22"/>
                <w:lang w:eastAsia="ru-RU"/>
              </w:rPr>
            </w:pPr>
          </w:p>
        </w:tc>
        <w:tc>
          <w:tcPr>
            <w:tcW w:w="311" w:type="pct"/>
            <w:shd w:val="clear" w:color="auto" w:fill="auto"/>
            <w:vAlign w:val="center"/>
          </w:tcPr>
          <w:p w:rsidR="00354E62" w:rsidRPr="00A5746B" w:rsidRDefault="00354E62" w:rsidP="00A50000">
            <w:pPr>
              <w:jc w:val="center"/>
              <w:rPr>
                <w:rFonts w:eastAsia="Times New Roman"/>
                <w:sz w:val="22"/>
                <w:lang w:eastAsia="ru-RU"/>
              </w:rPr>
            </w:pPr>
          </w:p>
        </w:tc>
        <w:tc>
          <w:tcPr>
            <w:tcW w:w="312" w:type="pct"/>
            <w:shd w:val="clear" w:color="auto" w:fill="auto"/>
            <w:vAlign w:val="center"/>
          </w:tcPr>
          <w:p w:rsidR="00354E62" w:rsidRPr="00A5746B" w:rsidRDefault="00354E62" w:rsidP="00A50000">
            <w:pPr>
              <w:jc w:val="center"/>
              <w:rPr>
                <w:rFonts w:eastAsia="Times New Roman"/>
                <w:sz w:val="22"/>
                <w:lang w:eastAsia="ru-RU"/>
              </w:rPr>
            </w:pPr>
          </w:p>
        </w:tc>
        <w:tc>
          <w:tcPr>
            <w:tcW w:w="312" w:type="pct"/>
            <w:shd w:val="clear" w:color="auto" w:fill="auto"/>
            <w:vAlign w:val="center"/>
          </w:tcPr>
          <w:p w:rsidR="00354E62" w:rsidRPr="00A5746B" w:rsidRDefault="00354E62" w:rsidP="00A50000">
            <w:pPr>
              <w:jc w:val="center"/>
              <w:rPr>
                <w:rFonts w:eastAsia="Times New Roman"/>
                <w:sz w:val="22"/>
                <w:lang w:eastAsia="ru-RU"/>
              </w:rPr>
            </w:pPr>
          </w:p>
        </w:tc>
        <w:tc>
          <w:tcPr>
            <w:tcW w:w="312" w:type="pct"/>
            <w:shd w:val="clear" w:color="auto" w:fill="auto"/>
            <w:vAlign w:val="center"/>
          </w:tcPr>
          <w:p w:rsidR="00354E62" w:rsidRPr="00A5746B" w:rsidRDefault="00354E62" w:rsidP="00A50000">
            <w:pPr>
              <w:jc w:val="center"/>
              <w:rPr>
                <w:rFonts w:eastAsia="Times New Roman"/>
                <w:sz w:val="22"/>
                <w:lang w:eastAsia="ru-RU"/>
              </w:rPr>
            </w:pPr>
          </w:p>
        </w:tc>
        <w:tc>
          <w:tcPr>
            <w:tcW w:w="312" w:type="pct"/>
            <w:shd w:val="clear" w:color="auto" w:fill="auto"/>
            <w:vAlign w:val="center"/>
          </w:tcPr>
          <w:p w:rsidR="00354E62" w:rsidRPr="00A5746B" w:rsidRDefault="00354E62" w:rsidP="00A50000">
            <w:pPr>
              <w:jc w:val="center"/>
              <w:rPr>
                <w:rFonts w:eastAsia="Times New Roman"/>
                <w:sz w:val="22"/>
                <w:lang w:eastAsia="ru-RU"/>
              </w:rPr>
            </w:pPr>
          </w:p>
        </w:tc>
        <w:tc>
          <w:tcPr>
            <w:tcW w:w="312" w:type="pct"/>
            <w:shd w:val="clear" w:color="auto" w:fill="auto"/>
            <w:vAlign w:val="center"/>
          </w:tcPr>
          <w:p w:rsidR="00354E62" w:rsidRPr="00A5746B" w:rsidRDefault="00354E62" w:rsidP="00A50000">
            <w:pPr>
              <w:jc w:val="center"/>
              <w:rPr>
                <w:rFonts w:eastAsia="Times New Roman"/>
                <w:sz w:val="22"/>
                <w:lang w:eastAsia="ru-RU"/>
              </w:rPr>
            </w:pPr>
          </w:p>
        </w:tc>
        <w:tc>
          <w:tcPr>
            <w:tcW w:w="311" w:type="pct"/>
            <w:vAlign w:val="bottom"/>
          </w:tcPr>
          <w:p w:rsidR="00354E62" w:rsidRPr="00A5746B" w:rsidRDefault="00354E62" w:rsidP="00A50000">
            <w:pPr>
              <w:jc w:val="left"/>
              <w:rPr>
                <w:rFonts w:ascii="Calibri" w:eastAsia="Times New Roman" w:hAnsi="Calibri" w:cs="Calibri"/>
                <w:sz w:val="22"/>
                <w:lang w:eastAsia="ru-RU"/>
              </w:rPr>
            </w:pPr>
          </w:p>
        </w:tc>
      </w:tr>
      <w:tr w:rsidR="00354E62" w:rsidRPr="00A5746B" w:rsidTr="008840C0">
        <w:trPr>
          <w:cantSplit/>
        </w:trPr>
        <w:tc>
          <w:tcPr>
            <w:tcW w:w="225" w:type="pct"/>
            <w:shd w:val="clear" w:color="auto" w:fill="auto"/>
            <w:vAlign w:val="bottom"/>
          </w:tcPr>
          <w:p w:rsidR="00354E62" w:rsidRPr="00A5746B" w:rsidRDefault="00354E62" w:rsidP="008840C0">
            <w:pPr>
              <w:jc w:val="center"/>
              <w:rPr>
                <w:sz w:val="22"/>
              </w:rPr>
            </w:pPr>
            <w:r w:rsidRPr="00A5746B">
              <w:rPr>
                <w:sz w:val="22"/>
              </w:rPr>
              <w:t>18.1</w:t>
            </w:r>
          </w:p>
        </w:tc>
        <w:tc>
          <w:tcPr>
            <w:tcW w:w="1849"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присоединенная нагрузка</w:t>
            </w:r>
          </w:p>
        </w:tc>
        <w:tc>
          <w:tcPr>
            <w:tcW w:w="423"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 xml:space="preserve">Гкал/ч </w:t>
            </w:r>
          </w:p>
        </w:tc>
        <w:tc>
          <w:tcPr>
            <w:tcW w:w="32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0,041</w:t>
            </w:r>
          </w:p>
        </w:tc>
        <w:tc>
          <w:tcPr>
            <w:tcW w:w="311"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0,041</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0,041</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0,121</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0,121</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0,121</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0,121</w:t>
            </w:r>
          </w:p>
        </w:tc>
        <w:tc>
          <w:tcPr>
            <w:tcW w:w="311" w:type="pct"/>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0,121</w:t>
            </w:r>
          </w:p>
        </w:tc>
      </w:tr>
      <w:tr w:rsidR="00354E62" w:rsidRPr="00A5746B" w:rsidTr="008840C0">
        <w:trPr>
          <w:cantSplit/>
        </w:trPr>
        <w:tc>
          <w:tcPr>
            <w:tcW w:w="225" w:type="pct"/>
            <w:shd w:val="clear" w:color="auto" w:fill="auto"/>
            <w:vAlign w:val="bottom"/>
          </w:tcPr>
          <w:p w:rsidR="00354E62" w:rsidRPr="00A5746B" w:rsidRDefault="00354E62" w:rsidP="008840C0">
            <w:pPr>
              <w:jc w:val="center"/>
              <w:rPr>
                <w:sz w:val="22"/>
              </w:rPr>
            </w:pPr>
            <w:r w:rsidRPr="00A5746B">
              <w:rPr>
                <w:sz w:val="22"/>
              </w:rPr>
              <w:t>18.2</w:t>
            </w:r>
          </w:p>
        </w:tc>
        <w:tc>
          <w:tcPr>
            <w:tcW w:w="1849"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объем системы теплоснабжения</w:t>
            </w:r>
          </w:p>
        </w:tc>
        <w:tc>
          <w:tcPr>
            <w:tcW w:w="423"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м. куб.</w:t>
            </w:r>
          </w:p>
        </w:tc>
        <w:tc>
          <w:tcPr>
            <w:tcW w:w="32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2,430</w:t>
            </w:r>
          </w:p>
        </w:tc>
        <w:tc>
          <w:tcPr>
            <w:tcW w:w="311"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2,430</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2,430</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7,170</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7,170</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7,170</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7,170</w:t>
            </w:r>
          </w:p>
        </w:tc>
        <w:tc>
          <w:tcPr>
            <w:tcW w:w="311" w:type="pct"/>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7,170</w:t>
            </w:r>
          </w:p>
        </w:tc>
      </w:tr>
      <w:tr w:rsidR="00354E62" w:rsidRPr="00A5746B" w:rsidTr="008840C0">
        <w:trPr>
          <w:cantSplit/>
        </w:trPr>
        <w:tc>
          <w:tcPr>
            <w:tcW w:w="225" w:type="pct"/>
            <w:shd w:val="clear" w:color="auto" w:fill="auto"/>
            <w:vAlign w:val="bottom"/>
          </w:tcPr>
          <w:p w:rsidR="00354E62" w:rsidRPr="00A5746B" w:rsidRDefault="00354E62" w:rsidP="008840C0">
            <w:pPr>
              <w:jc w:val="center"/>
              <w:rPr>
                <w:sz w:val="22"/>
              </w:rPr>
            </w:pPr>
            <w:r w:rsidRPr="00A5746B">
              <w:rPr>
                <w:sz w:val="22"/>
              </w:rPr>
              <w:t>18.3</w:t>
            </w:r>
          </w:p>
        </w:tc>
        <w:tc>
          <w:tcPr>
            <w:tcW w:w="1849"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нормативные утечки (п. 6.16 в СП 124.13330.2012)</w:t>
            </w:r>
          </w:p>
        </w:tc>
        <w:tc>
          <w:tcPr>
            <w:tcW w:w="423"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м. куб./ч</w:t>
            </w:r>
          </w:p>
        </w:tc>
        <w:tc>
          <w:tcPr>
            <w:tcW w:w="32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0,006</w:t>
            </w:r>
          </w:p>
        </w:tc>
        <w:tc>
          <w:tcPr>
            <w:tcW w:w="311"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0,006</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0,006</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0,018</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0,018</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0,018</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0,018</w:t>
            </w:r>
          </w:p>
        </w:tc>
        <w:tc>
          <w:tcPr>
            <w:tcW w:w="311" w:type="pct"/>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0,018</w:t>
            </w:r>
          </w:p>
        </w:tc>
      </w:tr>
      <w:tr w:rsidR="00354E62" w:rsidRPr="00A5746B" w:rsidTr="008840C0">
        <w:trPr>
          <w:cantSplit/>
        </w:trPr>
        <w:tc>
          <w:tcPr>
            <w:tcW w:w="225" w:type="pct"/>
            <w:shd w:val="clear" w:color="auto" w:fill="auto"/>
            <w:vAlign w:val="bottom"/>
          </w:tcPr>
          <w:p w:rsidR="00354E62" w:rsidRPr="00A5746B" w:rsidRDefault="00354E62" w:rsidP="008840C0">
            <w:pPr>
              <w:jc w:val="center"/>
              <w:rPr>
                <w:sz w:val="22"/>
              </w:rPr>
            </w:pPr>
            <w:r w:rsidRPr="00A5746B">
              <w:rPr>
                <w:sz w:val="22"/>
              </w:rPr>
              <w:t>18.4</w:t>
            </w:r>
          </w:p>
        </w:tc>
        <w:tc>
          <w:tcPr>
            <w:tcW w:w="1849"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аварийная подпитка «сырой» водой (п. 6.22 в СП 124.13330.2012)</w:t>
            </w:r>
          </w:p>
        </w:tc>
        <w:tc>
          <w:tcPr>
            <w:tcW w:w="423"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м. куб./ч</w:t>
            </w:r>
          </w:p>
        </w:tc>
        <w:tc>
          <w:tcPr>
            <w:tcW w:w="32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0,05</w:t>
            </w:r>
          </w:p>
        </w:tc>
        <w:tc>
          <w:tcPr>
            <w:tcW w:w="311"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0,05</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0,05</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0,14</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0,14</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0,14</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0,14</w:t>
            </w:r>
          </w:p>
        </w:tc>
        <w:tc>
          <w:tcPr>
            <w:tcW w:w="311" w:type="pct"/>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0,14</w:t>
            </w:r>
          </w:p>
        </w:tc>
      </w:tr>
      <w:tr w:rsidR="00354E62" w:rsidRPr="00A5746B" w:rsidTr="008840C0">
        <w:trPr>
          <w:cantSplit/>
        </w:trPr>
        <w:tc>
          <w:tcPr>
            <w:tcW w:w="225" w:type="pct"/>
            <w:shd w:val="clear" w:color="auto" w:fill="auto"/>
            <w:vAlign w:val="bottom"/>
          </w:tcPr>
          <w:p w:rsidR="00354E62" w:rsidRPr="00A5746B" w:rsidRDefault="00354E62" w:rsidP="008840C0">
            <w:pPr>
              <w:jc w:val="center"/>
              <w:rPr>
                <w:sz w:val="22"/>
              </w:rPr>
            </w:pPr>
            <w:r w:rsidRPr="00A5746B">
              <w:rPr>
                <w:sz w:val="22"/>
              </w:rPr>
              <w:t>19</w:t>
            </w:r>
          </w:p>
        </w:tc>
        <w:tc>
          <w:tcPr>
            <w:tcW w:w="1849" w:type="pct"/>
            <w:shd w:val="clear" w:color="auto" w:fill="auto"/>
            <w:vAlign w:val="bottom"/>
          </w:tcPr>
          <w:p w:rsidR="00354E62" w:rsidRPr="00A5746B" w:rsidRDefault="00354E62" w:rsidP="00A50000">
            <w:pPr>
              <w:jc w:val="left"/>
              <w:rPr>
                <w:rFonts w:ascii="Calibri" w:eastAsia="Times New Roman" w:hAnsi="Calibri" w:cs="Calibri"/>
                <w:sz w:val="22"/>
                <w:lang w:eastAsia="ru-RU"/>
              </w:rPr>
            </w:pPr>
            <w:r w:rsidRPr="00A5746B">
              <w:rPr>
                <w:rFonts w:eastAsia="Times New Roman"/>
                <w:b/>
                <w:bCs/>
                <w:sz w:val="22"/>
                <w:lang w:eastAsia="ru-RU"/>
              </w:rPr>
              <w:t>Котельная (п. Яр, пер. Яр-пост, 1-1а)</w:t>
            </w:r>
          </w:p>
        </w:tc>
        <w:tc>
          <w:tcPr>
            <w:tcW w:w="423" w:type="pct"/>
            <w:shd w:val="clear" w:color="auto" w:fill="auto"/>
            <w:vAlign w:val="center"/>
          </w:tcPr>
          <w:p w:rsidR="00354E62" w:rsidRPr="00A5746B" w:rsidRDefault="00354E62" w:rsidP="00A50000">
            <w:pPr>
              <w:rPr>
                <w:rFonts w:eastAsia="Times New Roman"/>
                <w:sz w:val="22"/>
                <w:lang w:eastAsia="ru-RU"/>
              </w:rPr>
            </w:pPr>
          </w:p>
        </w:tc>
        <w:tc>
          <w:tcPr>
            <w:tcW w:w="322" w:type="pct"/>
            <w:shd w:val="clear" w:color="auto" w:fill="auto"/>
            <w:vAlign w:val="center"/>
          </w:tcPr>
          <w:p w:rsidR="00354E62" w:rsidRPr="00A5746B" w:rsidRDefault="00354E62" w:rsidP="00A50000">
            <w:pPr>
              <w:jc w:val="center"/>
              <w:rPr>
                <w:rFonts w:eastAsia="Times New Roman"/>
                <w:sz w:val="22"/>
                <w:lang w:eastAsia="ru-RU"/>
              </w:rPr>
            </w:pPr>
          </w:p>
        </w:tc>
        <w:tc>
          <w:tcPr>
            <w:tcW w:w="311" w:type="pct"/>
            <w:shd w:val="clear" w:color="auto" w:fill="auto"/>
            <w:vAlign w:val="center"/>
          </w:tcPr>
          <w:p w:rsidR="00354E62" w:rsidRPr="00A5746B" w:rsidRDefault="00354E62" w:rsidP="00A50000">
            <w:pPr>
              <w:jc w:val="center"/>
              <w:rPr>
                <w:rFonts w:eastAsia="Times New Roman"/>
                <w:sz w:val="22"/>
                <w:lang w:eastAsia="ru-RU"/>
              </w:rPr>
            </w:pPr>
          </w:p>
        </w:tc>
        <w:tc>
          <w:tcPr>
            <w:tcW w:w="312" w:type="pct"/>
            <w:shd w:val="clear" w:color="auto" w:fill="auto"/>
            <w:vAlign w:val="center"/>
          </w:tcPr>
          <w:p w:rsidR="00354E62" w:rsidRPr="00A5746B" w:rsidRDefault="00354E62" w:rsidP="00A50000">
            <w:pPr>
              <w:jc w:val="center"/>
              <w:rPr>
                <w:rFonts w:eastAsia="Times New Roman"/>
                <w:sz w:val="22"/>
                <w:lang w:eastAsia="ru-RU"/>
              </w:rPr>
            </w:pPr>
          </w:p>
        </w:tc>
        <w:tc>
          <w:tcPr>
            <w:tcW w:w="312" w:type="pct"/>
            <w:shd w:val="clear" w:color="auto" w:fill="auto"/>
            <w:vAlign w:val="center"/>
          </w:tcPr>
          <w:p w:rsidR="00354E62" w:rsidRPr="00A5746B" w:rsidRDefault="00354E62" w:rsidP="00A50000">
            <w:pPr>
              <w:jc w:val="center"/>
              <w:rPr>
                <w:rFonts w:eastAsia="Times New Roman"/>
                <w:sz w:val="22"/>
                <w:lang w:eastAsia="ru-RU"/>
              </w:rPr>
            </w:pPr>
          </w:p>
        </w:tc>
        <w:tc>
          <w:tcPr>
            <w:tcW w:w="312" w:type="pct"/>
            <w:shd w:val="clear" w:color="auto" w:fill="auto"/>
            <w:vAlign w:val="center"/>
          </w:tcPr>
          <w:p w:rsidR="00354E62" w:rsidRPr="00A5746B" w:rsidRDefault="00354E62" w:rsidP="00A50000">
            <w:pPr>
              <w:jc w:val="center"/>
              <w:rPr>
                <w:rFonts w:eastAsia="Times New Roman"/>
                <w:sz w:val="22"/>
                <w:lang w:eastAsia="ru-RU"/>
              </w:rPr>
            </w:pPr>
          </w:p>
        </w:tc>
        <w:tc>
          <w:tcPr>
            <w:tcW w:w="312" w:type="pct"/>
            <w:shd w:val="clear" w:color="auto" w:fill="auto"/>
            <w:vAlign w:val="center"/>
          </w:tcPr>
          <w:p w:rsidR="00354E62" w:rsidRPr="00A5746B" w:rsidRDefault="00354E62" w:rsidP="00A50000">
            <w:pPr>
              <w:jc w:val="center"/>
              <w:rPr>
                <w:rFonts w:eastAsia="Times New Roman"/>
                <w:sz w:val="22"/>
                <w:lang w:eastAsia="ru-RU"/>
              </w:rPr>
            </w:pPr>
          </w:p>
        </w:tc>
        <w:tc>
          <w:tcPr>
            <w:tcW w:w="312" w:type="pct"/>
            <w:shd w:val="clear" w:color="auto" w:fill="auto"/>
            <w:vAlign w:val="center"/>
          </w:tcPr>
          <w:p w:rsidR="00354E62" w:rsidRPr="00A5746B" w:rsidRDefault="00354E62" w:rsidP="00A50000">
            <w:pPr>
              <w:jc w:val="center"/>
              <w:rPr>
                <w:rFonts w:eastAsia="Times New Roman"/>
                <w:sz w:val="22"/>
                <w:lang w:eastAsia="ru-RU"/>
              </w:rPr>
            </w:pPr>
          </w:p>
        </w:tc>
        <w:tc>
          <w:tcPr>
            <w:tcW w:w="311" w:type="pct"/>
            <w:vAlign w:val="bottom"/>
          </w:tcPr>
          <w:p w:rsidR="00354E62" w:rsidRPr="00A5746B" w:rsidRDefault="00354E62" w:rsidP="00A50000">
            <w:pPr>
              <w:jc w:val="left"/>
              <w:rPr>
                <w:rFonts w:ascii="Calibri" w:eastAsia="Times New Roman" w:hAnsi="Calibri" w:cs="Calibri"/>
                <w:sz w:val="22"/>
                <w:lang w:eastAsia="ru-RU"/>
              </w:rPr>
            </w:pPr>
          </w:p>
        </w:tc>
      </w:tr>
      <w:tr w:rsidR="00354E62" w:rsidRPr="00A5746B" w:rsidTr="008840C0">
        <w:trPr>
          <w:cantSplit/>
        </w:trPr>
        <w:tc>
          <w:tcPr>
            <w:tcW w:w="225" w:type="pct"/>
            <w:shd w:val="clear" w:color="auto" w:fill="auto"/>
            <w:vAlign w:val="bottom"/>
          </w:tcPr>
          <w:p w:rsidR="00354E62" w:rsidRPr="00A5746B" w:rsidRDefault="00354E62" w:rsidP="008840C0">
            <w:pPr>
              <w:jc w:val="center"/>
              <w:rPr>
                <w:sz w:val="22"/>
              </w:rPr>
            </w:pPr>
            <w:r w:rsidRPr="00A5746B">
              <w:rPr>
                <w:sz w:val="22"/>
              </w:rPr>
              <w:t>19.1</w:t>
            </w:r>
          </w:p>
        </w:tc>
        <w:tc>
          <w:tcPr>
            <w:tcW w:w="1849"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присоединенная нагрузка</w:t>
            </w:r>
          </w:p>
        </w:tc>
        <w:tc>
          <w:tcPr>
            <w:tcW w:w="423"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 xml:space="preserve">Гкал/ч </w:t>
            </w:r>
          </w:p>
        </w:tc>
        <w:tc>
          <w:tcPr>
            <w:tcW w:w="32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0,650</w:t>
            </w:r>
          </w:p>
        </w:tc>
        <w:tc>
          <w:tcPr>
            <w:tcW w:w="311"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0,650</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0,650</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0,650</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0,650</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0,650</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0,650</w:t>
            </w:r>
          </w:p>
        </w:tc>
        <w:tc>
          <w:tcPr>
            <w:tcW w:w="311" w:type="pct"/>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0,650</w:t>
            </w:r>
          </w:p>
        </w:tc>
      </w:tr>
      <w:tr w:rsidR="00354E62" w:rsidRPr="00A5746B" w:rsidTr="008840C0">
        <w:trPr>
          <w:cantSplit/>
        </w:trPr>
        <w:tc>
          <w:tcPr>
            <w:tcW w:w="225" w:type="pct"/>
            <w:shd w:val="clear" w:color="auto" w:fill="auto"/>
            <w:vAlign w:val="bottom"/>
          </w:tcPr>
          <w:p w:rsidR="00354E62" w:rsidRPr="00A5746B" w:rsidRDefault="00354E62" w:rsidP="008840C0">
            <w:pPr>
              <w:jc w:val="center"/>
              <w:rPr>
                <w:sz w:val="22"/>
              </w:rPr>
            </w:pPr>
            <w:r w:rsidRPr="00A5746B">
              <w:rPr>
                <w:sz w:val="22"/>
              </w:rPr>
              <w:t>19.2</w:t>
            </w:r>
          </w:p>
        </w:tc>
        <w:tc>
          <w:tcPr>
            <w:tcW w:w="1849"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объем системы теплоснабжения</w:t>
            </w:r>
          </w:p>
        </w:tc>
        <w:tc>
          <w:tcPr>
            <w:tcW w:w="423"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м. куб.</w:t>
            </w:r>
          </w:p>
        </w:tc>
        <w:tc>
          <w:tcPr>
            <w:tcW w:w="32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49,128</w:t>
            </w:r>
          </w:p>
        </w:tc>
        <w:tc>
          <w:tcPr>
            <w:tcW w:w="311"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49,128</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49,128</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49,128</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49,128</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49,128</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49,128</w:t>
            </w:r>
          </w:p>
        </w:tc>
        <w:tc>
          <w:tcPr>
            <w:tcW w:w="311" w:type="pct"/>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49,128</w:t>
            </w:r>
          </w:p>
        </w:tc>
      </w:tr>
      <w:tr w:rsidR="00354E62" w:rsidRPr="00A5746B" w:rsidTr="008840C0">
        <w:trPr>
          <w:cantSplit/>
        </w:trPr>
        <w:tc>
          <w:tcPr>
            <w:tcW w:w="225" w:type="pct"/>
            <w:shd w:val="clear" w:color="auto" w:fill="auto"/>
            <w:vAlign w:val="bottom"/>
          </w:tcPr>
          <w:p w:rsidR="00354E62" w:rsidRPr="00A5746B" w:rsidRDefault="00354E62" w:rsidP="008840C0">
            <w:pPr>
              <w:jc w:val="center"/>
              <w:rPr>
                <w:sz w:val="22"/>
              </w:rPr>
            </w:pPr>
            <w:r w:rsidRPr="00A5746B">
              <w:rPr>
                <w:sz w:val="22"/>
              </w:rPr>
              <w:t>19.3</w:t>
            </w:r>
          </w:p>
        </w:tc>
        <w:tc>
          <w:tcPr>
            <w:tcW w:w="1849"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нормативные утечки (п. 6.16 в СП 124.13330.2012)</w:t>
            </w:r>
          </w:p>
        </w:tc>
        <w:tc>
          <w:tcPr>
            <w:tcW w:w="423"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м. куб./ч</w:t>
            </w:r>
          </w:p>
        </w:tc>
        <w:tc>
          <w:tcPr>
            <w:tcW w:w="32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0,123</w:t>
            </w:r>
          </w:p>
        </w:tc>
        <w:tc>
          <w:tcPr>
            <w:tcW w:w="311"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0,123</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0,123</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0,123</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0,123</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0,123</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0,123</w:t>
            </w:r>
          </w:p>
        </w:tc>
        <w:tc>
          <w:tcPr>
            <w:tcW w:w="311" w:type="pct"/>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0,123</w:t>
            </w:r>
          </w:p>
        </w:tc>
      </w:tr>
      <w:tr w:rsidR="00354E62" w:rsidRPr="00A5746B" w:rsidTr="008840C0">
        <w:trPr>
          <w:cantSplit/>
        </w:trPr>
        <w:tc>
          <w:tcPr>
            <w:tcW w:w="225" w:type="pct"/>
            <w:shd w:val="clear" w:color="auto" w:fill="auto"/>
            <w:vAlign w:val="bottom"/>
          </w:tcPr>
          <w:p w:rsidR="00354E62" w:rsidRPr="00A5746B" w:rsidRDefault="00354E62" w:rsidP="008840C0">
            <w:pPr>
              <w:jc w:val="center"/>
              <w:rPr>
                <w:sz w:val="22"/>
              </w:rPr>
            </w:pPr>
            <w:r w:rsidRPr="00A5746B">
              <w:rPr>
                <w:sz w:val="22"/>
              </w:rPr>
              <w:t>19.4</w:t>
            </w:r>
          </w:p>
        </w:tc>
        <w:tc>
          <w:tcPr>
            <w:tcW w:w="1849"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аварийная подпитка «сырой» водой (п. 6.22 в СП 124.13330.2012)</w:t>
            </w:r>
          </w:p>
        </w:tc>
        <w:tc>
          <w:tcPr>
            <w:tcW w:w="423" w:type="pct"/>
            <w:shd w:val="clear" w:color="auto" w:fill="auto"/>
            <w:vAlign w:val="center"/>
          </w:tcPr>
          <w:p w:rsidR="00354E62" w:rsidRPr="00A5746B" w:rsidRDefault="00354E62" w:rsidP="00A50000">
            <w:pPr>
              <w:rPr>
                <w:rFonts w:eastAsia="Times New Roman"/>
                <w:sz w:val="22"/>
                <w:lang w:eastAsia="ru-RU"/>
              </w:rPr>
            </w:pPr>
            <w:r w:rsidRPr="00A5746B">
              <w:rPr>
                <w:rFonts w:eastAsia="Times New Roman"/>
                <w:sz w:val="22"/>
                <w:lang w:eastAsia="ru-RU"/>
              </w:rPr>
              <w:t>м. куб./ч</w:t>
            </w:r>
          </w:p>
        </w:tc>
        <w:tc>
          <w:tcPr>
            <w:tcW w:w="32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0,98</w:t>
            </w:r>
          </w:p>
        </w:tc>
        <w:tc>
          <w:tcPr>
            <w:tcW w:w="311"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0,98</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0,98</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0,98</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0,98</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0,98</w:t>
            </w:r>
          </w:p>
        </w:tc>
        <w:tc>
          <w:tcPr>
            <w:tcW w:w="312" w:type="pct"/>
            <w:shd w:val="clear" w:color="auto" w:fill="auto"/>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0,98</w:t>
            </w:r>
          </w:p>
        </w:tc>
        <w:tc>
          <w:tcPr>
            <w:tcW w:w="311" w:type="pct"/>
            <w:vAlign w:val="center"/>
          </w:tcPr>
          <w:p w:rsidR="00354E62" w:rsidRPr="00A5746B" w:rsidRDefault="00354E62" w:rsidP="00A50000">
            <w:pPr>
              <w:jc w:val="center"/>
              <w:rPr>
                <w:rFonts w:eastAsia="Times New Roman"/>
                <w:sz w:val="22"/>
                <w:lang w:eastAsia="ru-RU"/>
              </w:rPr>
            </w:pPr>
            <w:r w:rsidRPr="00A5746B">
              <w:rPr>
                <w:rFonts w:eastAsia="Times New Roman"/>
                <w:sz w:val="22"/>
                <w:lang w:eastAsia="ru-RU"/>
              </w:rPr>
              <w:t>0,98</w:t>
            </w:r>
          </w:p>
        </w:tc>
      </w:tr>
    </w:tbl>
    <w:p w:rsidR="00E37EB7" w:rsidRPr="00A5746B" w:rsidRDefault="00E37EB7" w:rsidP="006E32EA">
      <w:pPr>
        <w:pStyle w:val="Affb"/>
      </w:pPr>
    </w:p>
    <w:p w:rsidR="003A5836" w:rsidRPr="00A5746B" w:rsidRDefault="00F8193E" w:rsidP="0006129B">
      <w:pPr>
        <w:pStyle w:val="21"/>
        <w:spacing w:line="240" w:lineRule="auto"/>
      </w:pPr>
      <w:bookmarkStart w:id="212" w:name="_Toc121588527"/>
      <w:r w:rsidRPr="00A5746B">
        <w:t>6.5</w:t>
      </w:r>
      <w:r w:rsidR="003125E4" w:rsidRPr="00A5746B">
        <w:t xml:space="preserve"> </w:t>
      </w:r>
      <w:r w:rsidRPr="00A5746B">
        <w:t>С</w:t>
      </w:r>
      <w:r w:rsidR="008B4EE3" w:rsidRPr="00A5746B">
        <w:t>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bookmarkEnd w:id="212"/>
    </w:p>
    <w:p w:rsidR="003125E4" w:rsidRPr="00A5746B" w:rsidRDefault="00655C93" w:rsidP="0006129B">
      <w:pPr>
        <w:ind w:firstLine="567"/>
        <w:rPr>
          <w:rFonts w:eastAsia="Times New Roman"/>
          <w:szCs w:val="24"/>
          <w:lang w:eastAsia="ru-RU"/>
        </w:rPr>
      </w:pPr>
      <w:bookmarkStart w:id="213" w:name="_Toc343247322"/>
      <w:bookmarkStart w:id="214" w:name="_Toc343877036"/>
      <w:r w:rsidRPr="00A5746B">
        <w:rPr>
          <w:rFonts w:eastAsia="Times New Roman"/>
          <w:szCs w:val="24"/>
          <w:lang w:eastAsia="ru-RU"/>
        </w:rPr>
        <w:t>Существующий и перспективный баланс производительности водоподготовительных установок и потерь теплоносителя с учетом разв</w:t>
      </w:r>
      <w:r w:rsidRPr="00A5746B">
        <w:rPr>
          <w:rFonts w:eastAsia="Times New Roman"/>
          <w:szCs w:val="24"/>
          <w:lang w:eastAsia="ru-RU"/>
        </w:rPr>
        <w:t>и</w:t>
      </w:r>
      <w:r w:rsidRPr="00A5746B">
        <w:rPr>
          <w:rFonts w:eastAsia="Times New Roman"/>
          <w:szCs w:val="24"/>
          <w:lang w:eastAsia="ru-RU"/>
        </w:rPr>
        <w:t>тия систем теплоснабжения привед</w:t>
      </w:r>
      <w:r w:rsidR="00B518E3" w:rsidRPr="00A5746B">
        <w:rPr>
          <w:rFonts w:eastAsia="Times New Roman"/>
          <w:szCs w:val="24"/>
          <w:lang w:eastAsia="ru-RU"/>
        </w:rPr>
        <w:t>е</w:t>
      </w:r>
      <w:r w:rsidRPr="00A5746B">
        <w:rPr>
          <w:rFonts w:eastAsia="Times New Roman"/>
          <w:szCs w:val="24"/>
          <w:lang w:eastAsia="ru-RU"/>
        </w:rPr>
        <w:t xml:space="preserve">н в таблице </w:t>
      </w:r>
      <w:r w:rsidR="00A5746B">
        <w:rPr>
          <w:rFonts w:eastAsia="Times New Roman"/>
          <w:szCs w:val="24"/>
          <w:lang w:eastAsia="ru-RU"/>
        </w:rPr>
        <w:t>52</w:t>
      </w:r>
      <w:r w:rsidRPr="00A5746B">
        <w:rPr>
          <w:rFonts w:eastAsia="Times New Roman"/>
          <w:szCs w:val="24"/>
          <w:lang w:eastAsia="ru-RU"/>
        </w:rPr>
        <w:t>.</w:t>
      </w:r>
    </w:p>
    <w:p w:rsidR="006029DE" w:rsidRPr="00A5746B" w:rsidRDefault="0034116F" w:rsidP="0006129B">
      <w:pPr>
        <w:pStyle w:val="21"/>
        <w:spacing w:line="240" w:lineRule="auto"/>
        <w:rPr>
          <w:rFonts w:eastAsia="Microsoft YaHei"/>
        </w:rPr>
      </w:pPr>
      <w:bookmarkStart w:id="215" w:name="_Toc121588528"/>
      <w:r w:rsidRPr="00A5746B">
        <w:rPr>
          <w:rFonts w:eastAsia="Microsoft YaHei"/>
        </w:rPr>
        <w:t>6.</w:t>
      </w:r>
      <w:r w:rsidR="00F8193E" w:rsidRPr="00A5746B">
        <w:rPr>
          <w:rFonts w:eastAsia="Microsoft YaHei"/>
        </w:rPr>
        <w:t>6</w:t>
      </w:r>
      <w:r w:rsidR="006029DE" w:rsidRPr="00A5746B">
        <w:rPr>
          <w:rFonts w:eastAsia="Microsoft YaHei"/>
        </w:rPr>
        <w:t xml:space="preserve"> Состав изменений </w:t>
      </w:r>
      <w:r w:rsidR="00540956" w:rsidRPr="00A5746B">
        <w:rPr>
          <w:rFonts w:eastAsia="Microsoft YaHei"/>
        </w:rPr>
        <w:t>выполненных в доработанной и (или) актуализированной схеме теплоснабжения</w:t>
      </w:r>
      <w:bookmarkEnd w:id="215"/>
    </w:p>
    <w:p w:rsidR="00097E6E" w:rsidRPr="00A5746B" w:rsidRDefault="00A46648" w:rsidP="0006129B">
      <w:pPr>
        <w:ind w:firstLine="567"/>
      </w:pPr>
      <w:bookmarkStart w:id="216" w:name="_Toc422303797"/>
      <w:r w:rsidRPr="00A5746B">
        <w:rPr>
          <w:rFonts w:eastAsia="Microsoft YaHei"/>
          <w:szCs w:val="24"/>
        </w:rPr>
        <w:t xml:space="preserve">При разработке схемы </w:t>
      </w:r>
      <w:r w:rsidR="00DD0BFB" w:rsidRPr="00A5746B">
        <w:rPr>
          <w:rFonts w:eastAsia="Microsoft YaHei"/>
          <w:szCs w:val="24"/>
        </w:rPr>
        <w:t>теплоснабжения</w:t>
      </w:r>
      <w:r w:rsidR="00DD0BFB" w:rsidRPr="00A5746B">
        <w:rPr>
          <w:szCs w:val="24"/>
        </w:rPr>
        <w:t xml:space="preserve"> были р</w:t>
      </w:r>
      <w:r w:rsidR="006029DE" w:rsidRPr="00A5746B">
        <w:rPr>
          <w:szCs w:val="24"/>
        </w:rPr>
        <w:t xml:space="preserve">ассмотрены перспективные балансы производительности водоподготовительных установок в </w:t>
      </w:r>
      <w:r w:rsidR="009C38E7" w:rsidRPr="00A5746B">
        <w:rPr>
          <w:szCs w:val="24"/>
        </w:rPr>
        <w:t xml:space="preserve">период </w:t>
      </w:r>
      <w:r w:rsidR="006029DE" w:rsidRPr="00A5746B">
        <w:rPr>
          <w:szCs w:val="24"/>
        </w:rPr>
        <w:t xml:space="preserve">с </w:t>
      </w:r>
      <w:r w:rsidR="00AC3708" w:rsidRPr="00A5746B">
        <w:rPr>
          <w:szCs w:val="24"/>
        </w:rPr>
        <w:t>20</w:t>
      </w:r>
      <w:r w:rsidR="00AC0134" w:rsidRPr="00A5746B">
        <w:rPr>
          <w:szCs w:val="24"/>
        </w:rPr>
        <w:t>2</w:t>
      </w:r>
      <w:r w:rsidR="00153FD3" w:rsidRPr="00A5746B">
        <w:rPr>
          <w:szCs w:val="24"/>
        </w:rPr>
        <w:t>1</w:t>
      </w:r>
      <w:r w:rsidR="00AC3708" w:rsidRPr="00A5746B">
        <w:rPr>
          <w:szCs w:val="24"/>
        </w:rPr>
        <w:t xml:space="preserve"> </w:t>
      </w:r>
      <w:r w:rsidR="007010E8" w:rsidRPr="00A5746B">
        <w:rPr>
          <w:szCs w:val="24"/>
        </w:rPr>
        <w:t xml:space="preserve">г. </w:t>
      </w:r>
      <w:r w:rsidR="00AC3708" w:rsidRPr="00A5746B">
        <w:rPr>
          <w:szCs w:val="24"/>
        </w:rPr>
        <w:t xml:space="preserve">по </w:t>
      </w:r>
      <w:r w:rsidR="00DD0BFB" w:rsidRPr="00A5746B">
        <w:rPr>
          <w:szCs w:val="24"/>
        </w:rPr>
        <w:t>2</w:t>
      </w:r>
      <w:r w:rsidR="00153FD3" w:rsidRPr="00A5746B">
        <w:rPr>
          <w:szCs w:val="24"/>
        </w:rPr>
        <w:t>0</w:t>
      </w:r>
      <w:r w:rsidR="00EE4850" w:rsidRPr="00A5746B">
        <w:rPr>
          <w:szCs w:val="24"/>
        </w:rPr>
        <w:t>31</w:t>
      </w:r>
      <w:r w:rsidR="003F3107" w:rsidRPr="00A5746B">
        <w:rPr>
          <w:szCs w:val="24"/>
        </w:rPr>
        <w:t xml:space="preserve"> </w:t>
      </w:r>
      <w:r w:rsidR="00DD0BFB" w:rsidRPr="00A5746B">
        <w:rPr>
          <w:szCs w:val="24"/>
        </w:rPr>
        <w:t>г</w:t>
      </w:r>
      <w:r w:rsidR="00AC3708" w:rsidRPr="00A5746B">
        <w:rPr>
          <w:szCs w:val="24"/>
        </w:rPr>
        <w:t>.).</w:t>
      </w:r>
      <w:r w:rsidR="00097E6E" w:rsidRPr="00A5746B">
        <w:rPr>
          <w:szCs w:val="24"/>
        </w:rPr>
        <w:t xml:space="preserve"> </w:t>
      </w:r>
      <w:r w:rsidR="0012675A" w:rsidRPr="00A5746B">
        <w:rPr>
          <w:szCs w:val="24"/>
        </w:rPr>
        <w:t xml:space="preserve">Глава разработана </w:t>
      </w:r>
      <w:r w:rsidR="00780802" w:rsidRPr="00A5746B">
        <w:rPr>
          <w:szCs w:val="24"/>
        </w:rPr>
        <w:t>в соответствии с</w:t>
      </w:r>
      <w:r w:rsidR="00097E6E" w:rsidRPr="00A5746B">
        <w:rPr>
          <w:szCs w:val="24"/>
        </w:rPr>
        <w:t xml:space="preserve"> действующей редакцией </w:t>
      </w:r>
      <w:r w:rsidR="00C879D3" w:rsidRPr="00A5746B">
        <w:rPr>
          <w:szCs w:val="24"/>
        </w:rPr>
        <w:t>Постановления Правительства РФ от 22.02.2012 № 154</w:t>
      </w:r>
      <w:r w:rsidR="003F3107" w:rsidRPr="00A5746B">
        <w:rPr>
          <w:szCs w:val="24"/>
        </w:rPr>
        <w:t xml:space="preserve"> </w:t>
      </w:r>
      <w:r w:rsidR="00097E6E" w:rsidRPr="00A5746B">
        <w:rPr>
          <w:szCs w:val="24"/>
        </w:rPr>
        <w:t>«О требованиях к схемам теплоснабжения</w:t>
      </w:r>
      <w:r w:rsidR="00097E6E" w:rsidRPr="00A5746B">
        <w:t xml:space="preserve">, порядку их </w:t>
      </w:r>
      <w:r w:rsidR="008E4EBE" w:rsidRPr="00A5746B">
        <w:t>разработки</w:t>
      </w:r>
      <w:r w:rsidR="00097E6E" w:rsidRPr="00A5746B">
        <w:t xml:space="preserve"> и утверждения» </w:t>
      </w:r>
      <w:r w:rsidR="00C6704F" w:rsidRPr="00A5746B">
        <w:t xml:space="preserve">(в редакции </w:t>
      </w:r>
      <w:r w:rsidR="007010E8" w:rsidRPr="00A5746B">
        <w:t>Постановлений Правительства РФ</w:t>
      </w:r>
      <w:r w:rsidR="00097E6E" w:rsidRPr="00A5746B">
        <w:t xml:space="preserve"> от 07.10.2014 № 1016, от 18.03.2016 № 208, от 23.03.2016 № 229, от 12.07.2016 № 666, от 03.04.2018 № 405, от 16.03.2019 № </w:t>
      </w:r>
      <w:r w:rsidR="00127490" w:rsidRPr="00A5746B">
        <w:t>276) и Методическ</w:t>
      </w:r>
      <w:r w:rsidR="00127490" w:rsidRPr="00A5746B">
        <w:t>и</w:t>
      </w:r>
      <w:r w:rsidR="00127490" w:rsidRPr="00A5746B">
        <w:t>ми указаниями (</w:t>
      </w:r>
      <w:r w:rsidR="003965AF" w:rsidRPr="00A5746B">
        <w:t>утв. Приказом Минэнерго России от 05.03.2019 № 212 «Об утверждении Методических указаний по разработке схем тепл</w:t>
      </w:r>
      <w:r w:rsidR="003965AF" w:rsidRPr="00A5746B">
        <w:t>о</w:t>
      </w:r>
      <w:r w:rsidR="003965AF" w:rsidRPr="00A5746B">
        <w:t>снабжения»</w:t>
      </w:r>
      <w:r w:rsidR="00127490" w:rsidRPr="00A5746B">
        <w:t>).</w:t>
      </w:r>
    </w:p>
    <w:p w:rsidR="006029DE" w:rsidRPr="00A5746B" w:rsidRDefault="006029DE" w:rsidP="0006129B">
      <w:pPr>
        <w:ind w:firstLine="567"/>
      </w:pPr>
    </w:p>
    <w:p w:rsidR="006029DE" w:rsidRPr="00A5746B" w:rsidRDefault="006029DE" w:rsidP="0006129B"/>
    <w:p w:rsidR="006029DE" w:rsidRPr="00A5746B" w:rsidRDefault="006029DE" w:rsidP="0006129B">
      <w:pPr>
        <w:sectPr w:rsidR="006029DE" w:rsidRPr="00A5746B" w:rsidSect="003B765F">
          <w:pgSz w:w="16838" w:h="11906" w:orient="landscape"/>
          <w:pgMar w:top="1134" w:right="851" w:bottom="1134" w:left="1134" w:header="708" w:footer="708" w:gutter="0"/>
          <w:cols w:space="708"/>
          <w:docGrid w:linePitch="360"/>
        </w:sectPr>
      </w:pPr>
    </w:p>
    <w:p w:rsidR="003A5836" w:rsidRPr="00A5746B" w:rsidRDefault="003A5836" w:rsidP="0006129B">
      <w:pPr>
        <w:pStyle w:val="1"/>
      </w:pPr>
      <w:bookmarkStart w:id="217" w:name="_Toc121588529"/>
      <w:r w:rsidRPr="00A5746B">
        <w:lastRenderedPageBreak/>
        <w:t xml:space="preserve">ГЛАВА </w:t>
      </w:r>
      <w:r w:rsidR="00231152" w:rsidRPr="00A5746B">
        <w:t>7</w:t>
      </w:r>
      <w:r w:rsidRPr="00A5746B">
        <w:t xml:space="preserve"> </w:t>
      </w:r>
      <w:bookmarkEnd w:id="213"/>
      <w:bookmarkEnd w:id="214"/>
      <w:bookmarkEnd w:id="216"/>
      <w:r w:rsidR="008B4EE3" w:rsidRPr="00A5746B">
        <w:t>Предложения по строительству, реконструкции, технич</w:t>
      </w:r>
      <w:r w:rsidR="008B4EE3" w:rsidRPr="00A5746B">
        <w:t>е</w:t>
      </w:r>
      <w:r w:rsidR="008B4EE3" w:rsidRPr="00A5746B">
        <w:t>скому перевооружению и (или) модернизации источников тепл</w:t>
      </w:r>
      <w:r w:rsidR="008B4EE3" w:rsidRPr="00A5746B">
        <w:t>о</w:t>
      </w:r>
      <w:r w:rsidR="008B4EE3" w:rsidRPr="00A5746B">
        <w:t>вой энергии</w:t>
      </w:r>
      <w:bookmarkEnd w:id="217"/>
    </w:p>
    <w:p w:rsidR="002355D3" w:rsidRPr="00A5746B" w:rsidRDefault="00F8193E" w:rsidP="0006129B">
      <w:pPr>
        <w:pStyle w:val="21"/>
        <w:spacing w:line="240" w:lineRule="auto"/>
      </w:pPr>
      <w:bookmarkStart w:id="218" w:name="_Toc121588530"/>
      <w:r w:rsidRPr="00A5746B">
        <w:t>7.1</w:t>
      </w:r>
      <w:r w:rsidR="002355D3" w:rsidRPr="00A5746B">
        <w:t xml:space="preserve"> </w:t>
      </w:r>
      <w:r w:rsidRPr="00A5746B">
        <w:t>О</w:t>
      </w:r>
      <w:r w:rsidR="008B4EE3" w:rsidRPr="00A5746B">
        <w:t>писание условий организации централизованного теплоснабжения, индивид</w:t>
      </w:r>
      <w:r w:rsidR="008B4EE3" w:rsidRPr="00A5746B">
        <w:t>у</w:t>
      </w:r>
      <w:r w:rsidR="008B4EE3" w:rsidRPr="00A5746B">
        <w:t>ального теплоснабжения, а также поквартирного отопления, которое должно содержать в том числе определение целесообразности или нецелесообразности подключения (технол</w:t>
      </w:r>
      <w:r w:rsidR="008B4EE3" w:rsidRPr="00A5746B">
        <w:t>о</w:t>
      </w:r>
      <w:r w:rsidR="008B4EE3" w:rsidRPr="00A5746B">
        <w:t>гического присоединения) теплопотребляющей установки к существующей системе це</w:t>
      </w:r>
      <w:r w:rsidR="008B4EE3" w:rsidRPr="00A5746B">
        <w:t>н</w:t>
      </w:r>
      <w:r w:rsidR="008B4EE3" w:rsidRPr="00A5746B">
        <w:t>трализованного теплоснабжения исходя из недопущения увеличения совокупных расх</w:t>
      </w:r>
      <w:r w:rsidR="008B4EE3" w:rsidRPr="00A5746B">
        <w:t>о</w:t>
      </w:r>
      <w:r w:rsidR="008B4EE3" w:rsidRPr="00A5746B">
        <w:t>дов в такой системе централизованного теплоснабжения, расчет которых выполняется в порядке, установленном методическими указаниями по разработке схем теплоснабжения</w:t>
      </w:r>
      <w:r w:rsidRPr="00A5746B">
        <w:t xml:space="preserve"> (</w:t>
      </w:r>
      <w:r w:rsidR="00D548D2" w:rsidRPr="00A5746B">
        <w:rPr>
          <w:rStyle w:val="ed"/>
        </w:rPr>
        <w:t>утв. Приказом Минэнерго России от 05.03.2019 № 212 «Об утверждении Методических указаний по разработке схем теплоснабжения»</w:t>
      </w:r>
      <w:r w:rsidRPr="00A5746B">
        <w:t>)</w:t>
      </w:r>
      <w:bookmarkEnd w:id="218"/>
    </w:p>
    <w:p w:rsidR="004E4FD0" w:rsidRPr="00A5746B" w:rsidRDefault="00C879D3" w:rsidP="0006129B">
      <w:pPr>
        <w:pStyle w:val="Affb"/>
      </w:pPr>
      <w:r w:rsidRPr="00A5746B">
        <w:t>Согласно статье 14</w:t>
      </w:r>
      <w:r w:rsidR="004E4FD0" w:rsidRPr="00A5746B">
        <w:t xml:space="preserve"> </w:t>
      </w:r>
      <w:r w:rsidRPr="00A5746B">
        <w:t>Федерального закона от 27.07.2010 № 190-ФЗ «О теплоснабжении»</w:t>
      </w:r>
      <w:r w:rsidR="004E4FD0" w:rsidRPr="00A5746B">
        <w:t xml:space="preserve">, подключение теплопотребляющих установок и тепловых сетей потребителей тепловой энергии, в том числе застройщиков к системе теплоснабжения осуществляется в порядке, установленном законодательством о градостроительной деятельности для подключения объектов капитального строительства к сетям инженерно-технического обеспечения, с учетом </w:t>
      </w:r>
      <w:r w:rsidR="008652C1" w:rsidRPr="00A5746B">
        <w:t>особенностей,</w:t>
      </w:r>
      <w:r w:rsidR="004E4FD0" w:rsidRPr="00A5746B">
        <w:t xml:space="preserve"> пред</w:t>
      </w:r>
      <w:r w:rsidR="004E4FD0" w:rsidRPr="00A5746B">
        <w:t>у</w:t>
      </w:r>
      <w:r w:rsidR="004E4FD0" w:rsidRPr="00A5746B">
        <w:t xml:space="preserve">смотренных </w:t>
      </w:r>
      <w:r w:rsidRPr="00A5746B">
        <w:t>Федерального закона от 27.07.2010 № 190-ФЗ «О теплоснабжении»</w:t>
      </w:r>
      <w:r w:rsidR="004E4FD0" w:rsidRPr="00A5746B">
        <w:t xml:space="preserve"> и </w:t>
      </w:r>
      <w:r w:rsidRPr="00A5746B">
        <w:t>П</w:t>
      </w:r>
      <w:r w:rsidR="004E4FD0" w:rsidRPr="00A5746B">
        <w:t xml:space="preserve">равилами подключения к системам теплоснабжения, </w:t>
      </w:r>
      <w:r w:rsidRPr="00A5746B">
        <w:t>утвержденными Постановлением Правительством РФ от 05.07.2018 № 787 «О подключении (технологическом присоединении) к системам тепл</w:t>
      </w:r>
      <w:r w:rsidRPr="00A5746B">
        <w:t>о</w:t>
      </w:r>
      <w:r w:rsidRPr="00A5746B">
        <w:t>снабжения, недискриминационном доступе к услугам в сфере теплоснабжения, изменении и признании утратившими силу некоторых актов Правительства Российской Федерации»</w:t>
      </w:r>
      <w:r w:rsidR="00CE24AB" w:rsidRPr="00A5746B">
        <w:t xml:space="preserve"> (далее по тексту - Правила подключения к системам теплоснабжения)</w:t>
      </w:r>
      <w:r w:rsidR="002231A2" w:rsidRPr="00A5746B">
        <w:t>.</w:t>
      </w:r>
    </w:p>
    <w:p w:rsidR="004E4FD0" w:rsidRPr="00A5746B" w:rsidRDefault="004E4FD0" w:rsidP="0006129B">
      <w:pPr>
        <w:pStyle w:val="Affb"/>
      </w:pPr>
      <w:r w:rsidRPr="00A5746B">
        <w:t>Подключение осуществляется на основании договора на подключение к системе тепл</w:t>
      </w:r>
      <w:r w:rsidRPr="00A5746B">
        <w:t>о</w:t>
      </w:r>
      <w:r w:rsidRPr="00A5746B">
        <w:t>снабжения</w:t>
      </w:r>
      <w:r w:rsidR="00C879D3" w:rsidRPr="00A5746B">
        <w:t>,</w:t>
      </w:r>
      <w:r w:rsidRPr="00A5746B">
        <w:t xml:space="preserve"> который является публичным для теплоснабжающей организации, теплосетевой о</w:t>
      </w:r>
      <w:r w:rsidRPr="00A5746B">
        <w:t>р</w:t>
      </w:r>
      <w:r w:rsidRPr="00A5746B">
        <w:t>ганизации. Правила выбора теплоснабжающей организации или теплосетевой организации, к которой следует обращаться заинтересованным в подключении к системе теплоснабжения л</w:t>
      </w:r>
      <w:r w:rsidRPr="00A5746B">
        <w:t>и</w:t>
      </w:r>
      <w:r w:rsidRPr="00A5746B">
        <w:t>цам, и которая не вправе отказать им в услуге по такому подключению и заключени</w:t>
      </w:r>
      <w:r w:rsidR="008652C1" w:rsidRPr="00A5746B">
        <w:t>ю</w:t>
      </w:r>
      <w:r w:rsidRPr="00A5746B">
        <w:t xml:space="preserve"> соотве</w:t>
      </w:r>
      <w:r w:rsidRPr="00A5746B">
        <w:t>т</w:t>
      </w:r>
      <w:r w:rsidRPr="00A5746B">
        <w:t xml:space="preserve">ствующего договора, устанавливаются </w:t>
      </w:r>
      <w:r w:rsidR="002231A2" w:rsidRPr="00A5746B">
        <w:t>Правилами подключ</w:t>
      </w:r>
      <w:r w:rsidR="00CE24AB" w:rsidRPr="00A5746B">
        <w:t>ения к системам теплоснабжения.</w:t>
      </w:r>
    </w:p>
    <w:p w:rsidR="002231A2" w:rsidRPr="00A5746B" w:rsidRDefault="004E4FD0" w:rsidP="0006129B">
      <w:pPr>
        <w:pStyle w:val="Affb"/>
      </w:pPr>
      <w:r w:rsidRPr="00A5746B">
        <w:t>При наличии технической возможности подключения к системе теплоснабжения и при наличии свободной мощности в соответствующей точке подключения отказ потребителю, в том числе застройщику, в заключении договора на подключение объекта капитального строител</w:t>
      </w:r>
      <w:r w:rsidRPr="00A5746B">
        <w:t>ь</w:t>
      </w:r>
      <w:r w:rsidRPr="00A5746B">
        <w:t xml:space="preserve">ства, находящегося в границах определенного схемой теплоснабжения радиуса эффективного теплоснабжения, не допускается. </w:t>
      </w:r>
    </w:p>
    <w:p w:rsidR="00CE24AB" w:rsidRPr="00A5746B" w:rsidRDefault="004E4FD0" w:rsidP="0006129B">
      <w:pPr>
        <w:pStyle w:val="Affb"/>
      </w:pPr>
      <w:r w:rsidRPr="00A5746B">
        <w:t>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w:t>
      </w:r>
      <w:r w:rsidR="00AE12A7" w:rsidRPr="00A5746B">
        <w:t>,</w:t>
      </w:r>
      <w:r w:rsidRPr="00A5746B">
        <w:t xml:space="preserve"> в том числе з</w:t>
      </w:r>
      <w:r w:rsidRPr="00A5746B">
        <w:t>а</w:t>
      </w:r>
      <w:r w:rsidRPr="00A5746B">
        <w:t>стройщика, но при наличии в утвержденной в установленном порядке инвестиционной пр</w:t>
      </w:r>
      <w:r w:rsidRPr="00A5746B">
        <w:t>о</w:t>
      </w:r>
      <w:r w:rsidRPr="00A5746B">
        <w:t>грамме теплоснабжающей организации или теплосетевой организации мероприятий по разв</w:t>
      </w:r>
      <w:r w:rsidRPr="00A5746B">
        <w:t>и</w:t>
      </w:r>
      <w:r w:rsidRPr="00A5746B">
        <w:t>тию системы теплоснабжения и снятию технических ограничений, позволяющих обеспечить техническую возможность подключения к системе теплоснабжения объекта капитального стр</w:t>
      </w:r>
      <w:r w:rsidRPr="00A5746B">
        <w:t>о</w:t>
      </w:r>
      <w:r w:rsidRPr="00A5746B">
        <w:t>ительства, отказ в заключении договора на его подключение не допускается. Нормативные ср</w:t>
      </w:r>
      <w:r w:rsidRPr="00A5746B">
        <w:t>о</w:t>
      </w:r>
      <w:r w:rsidRPr="00A5746B">
        <w:t>ки его подключения к системе теплоснабжения устанавливаются в соответствии с инвестиц</w:t>
      </w:r>
      <w:r w:rsidRPr="00A5746B">
        <w:t>и</w:t>
      </w:r>
      <w:r w:rsidRPr="00A5746B">
        <w:t xml:space="preserve">онной программой теплоснабжающей организации или теплосетевой организации в пределах нормативных сроков подключения к системе теплоснабжения, установленных </w:t>
      </w:r>
      <w:r w:rsidR="002231A2" w:rsidRPr="00A5746B">
        <w:t>П</w:t>
      </w:r>
      <w:r w:rsidRPr="00A5746B">
        <w:t>равилами по</w:t>
      </w:r>
      <w:r w:rsidRPr="00A5746B">
        <w:t>д</w:t>
      </w:r>
      <w:r w:rsidRPr="00A5746B">
        <w:t>ключения к системам теплосн</w:t>
      </w:r>
      <w:r w:rsidR="002231A2" w:rsidRPr="00A5746B">
        <w:t>абжения</w:t>
      </w:r>
      <w:r w:rsidR="00CE24AB" w:rsidRPr="00A5746B">
        <w:t>.</w:t>
      </w:r>
    </w:p>
    <w:p w:rsidR="004E4FD0" w:rsidRPr="00A5746B" w:rsidRDefault="004E4FD0" w:rsidP="0006129B">
      <w:pPr>
        <w:pStyle w:val="Affb"/>
      </w:pPr>
      <w:r w:rsidRPr="00A5746B">
        <w:t>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w:t>
      </w:r>
      <w:r w:rsidRPr="00A5746B">
        <w:t>а</w:t>
      </w:r>
      <w:r w:rsidRPr="00A5746B">
        <w:t>стройщика, и при отсутствии в утвержденной в установленном порядке инвестиционной пр</w:t>
      </w:r>
      <w:r w:rsidRPr="00A5746B">
        <w:t>о</w:t>
      </w:r>
      <w:r w:rsidRPr="00A5746B">
        <w:t>грамме теплоснабжающей организации или теплосетевой организации мероприятий по разв</w:t>
      </w:r>
      <w:r w:rsidRPr="00A5746B">
        <w:t>и</w:t>
      </w:r>
      <w:r w:rsidRPr="00A5746B">
        <w:lastRenderedPageBreak/>
        <w:t>тию системы теплоснабжения и снятию технических ограничений, позволяющих обеспечить техническую возможность подключения к системе теплоснабжения этого объекта капитального строительства, теплоснабжающая организация или теплосетевая организация в сроки и в п</w:t>
      </w:r>
      <w:r w:rsidRPr="00A5746B">
        <w:t>о</w:t>
      </w:r>
      <w:r w:rsidRPr="00A5746B">
        <w:t xml:space="preserve">рядке, которые установлены </w:t>
      </w:r>
      <w:r w:rsidR="00CE24AB" w:rsidRPr="00A5746B">
        <w:t>П</w:t>
      </w:r>
      <w:r w:rsidRPr="00A5746B">
        <w:t>равилами подключения к системам теплоснабжения, утвержде</w:t>
      </w:r>
      <w:r w:rsidRPr="00A5746B">
        <w:t>н</w:t>
      </w:r>
      <w:r w:rsidRPr="00A5746B">
        <w:t>ными Правительством Российской Федерации, обязана обратиться в федеральный орган испо</w:t>
      </w:r>
      <w:r w:rsidRPr="00A5746B">
        <w:t>л</w:t>
      </w:r>
      <w:r w:rsidRPr="00A5746B">
        <w:t>нительной власти, уполномоченный на реализацию государственной политики в сфере тепл</w:t>
      </w:r>
      <w:r w:rsidRPr="00A5746B">
        <w:t>о</w:t>
      </w:r>
      <w:r w:rsidRPr="00A5746B">
        <w:t>снабжения, или орган местного самоуправления, утвердивший схему теплоснабжения, с пре</w:t>
      </w:r>
      <w:r w:rsidRPr="00A5746B">
        <w:t>д</w:t>
      </w:r>
      <w:r w:rsidRPr="00A5746B">
        <w:t>ложением о включении в нее мероприятий по обеспечению технической возможности подкл</w:t>
      </w:r>
      <w:r w:rsidRPr="00A5746B">
        <w:t>ю</w:t>
      </w:r>
      <w:r w:rsidRPr="00A5746B">
        <w:t>чения к системе теплоснабжения этого объекта капитального строительства. Федеральный о</w:t>
      </w:r>
      <w:r w:rsidRPr="00A5746B">
        <w:t>р</w:t>
      </w:r>
      <w:r w:rsidRPr="00A5746B">
        <w:t>ган исполнительной власти, уполномоченный на реализацию государственной политики в сф</w:t>
      </w:r>
      <w:r w:rsidRPr="00A5746B">
        <w:t>е</w:t>
      </w:r>
      <w:r w:rsidRPr="00A5746B">
        <w:t xml:space="preserve">ре теплоснабжения, или орган местного самоуправления, утвердивший схему теплоснабжения, </w:t>
      </w:r>
      <w:r w:rsidR="00310B69" w:rsidRPr="00A5746B">
        <w:t>в</w:t>
      </w:r>
      <w:r w:rsidRPr="00A5746B">
        <w:t xml:space="preserve"> порядке и на основании критериев, которые установлены порядком разработки и у</w:t>
      </w:r>
      <w:r w:rsidR="00D548D2" w:rsidRPr="00A5746B">
        <w:t>тверждения схем теплоснабжения</w:t>
      </w:r>
      <w:r w:rsidRPr="00A5746B">
        <w:t>, принимает решение о внесении изменений в схему теплоснабжения или об отказе во внесении в нее таких изменений. В случае если теплоснабжающая или теплосет</w:t>
      </w:r>
      <w:r w:rsidRPr="00A5746B">
        <w:t>е</w:t>
      </w:r>
      <w:r w:rsidRPr="00A5746B">
        <w:t>вая организация не направит в установленный срок и (или) представит с нарушением устано</w:t>
      </w:r>
      <w:r w:rsidRPr="00A5746B">
        <w:t>в</w:t>
      </w:r>
      <w:r w:rsidRPr="00A5746B">
        <w:t>ленного порядка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предложения о включении в нее соответствующих мер</w:t>
      </w:r>
      <w:r w:rsidRPr="00A5746B">
        <w:t>о</w:t>
      </w:r>
      <w:r w:rsidRPr="00A5746B">
        <w:t>приятий, потребитель, в том числе застройщик, вправе потребовать возмещения убытков, пр</w:t>
      </w:r>
      <w:r w:rsidRPr="00A5746B">
        <w:t>и</w:t>
      </w:r>
      <w:r w:rsidRPr="00A5746B">
        <w:t>чиненных данным нарушением, и (или) обратиться в федеральный антимонопольный орган с требованием о выдаче в отношении указанной организации предписания о прекращении нар</w:t>
      </w:r>
      <w:r w:rsidRPr="00A5746B">
        <w:t>у</w:t>
      </w:r>
      <w:r w:rsidRPr="00A5746B">
        <w:t>шения правил недискриминационного доступа к товарам.</w:t>
      </w:r>
    </w:p>
    <w:p w:rsidR="004E4FD0" w:rsidRPr="00A5746B" w:rsidRDefault="004E4FD0" w:rsidP="0006129B">
      <w:pPr>
        <w:pStyle w:val="Affb"/>
      </w:pPr>
      <w:r w:rsidRPr="00A5746B">
        <w:t>В случае внесения изменений в схему теплоснабжения теплоснабжающая организация или теплосетевая организация обращается в орган регулирования для внесения изменений в и</w:t>
      </w:r>
      <w:r w:rsidRPr="00A5746B">
        <w:t>н</w:t>
      </w:r>
      <w:r w:rsidRPr="00A5746B">
        <w:t>вестиционную программу. После принятия органом регулирования решения об изменении и</w:t>
      </w:r>
      <w:r w:rsidRPr="00A5746B">
        <w:t>н</w:t>
      </w:r>
      <w:r w:rsidRPr="00A5746B">
        <w:t xml:space="preserve">вестиционной программы он обязан учесть внесенное в указанную инвестиционную программу изменение при установлении тарифов в сфере теплоснабжения в сроки и в порядке, которые определяются основами ценообразования в сфере теплоснабжения и </w:t>
      </w:r>
      <w:r w:rsidR="00D548D2" w:rsidRPr="00A5746B">
        <w:t>П</w:t>
      </w:r>
      <w:r w:rsidRPr="00A5746B">
        <w:t xml:space="preserve">равилами регулирования цен (тарифов) в сфере теплоснабжения, утвержденными </w:t>
      </w:r>
      <w:r w:rsidR="00CE24AB" w:rsidRPr="00A5746B">
        <w:t>Постановлением Правительства РФ от 22.10.2012 № 1075 «О ценообразовании в сфере теплоснабжения»</w:t>
      </w:r>
      <w:r w:rsidRPr="00A5746B">
        <w:t>. Нормативные сроки по</w:t>
      </w:r>
      <w:r w:rsidRPr="00A5746B">
        <w:t>д</w:t>
      </w:r>
      <w:r w:rsidRPr="00A5746B">
        <w:t>ключения объекта капитального строительства устанавливаются в соответствии с инвестицио</w:t>
      </w:r>
      <w:r w:rsidRPr="00A5746B">
        <w:t>н</w:t>
      </w:r>
      <w:r w:rsidRPr="00A5746B">
        <w:t>ной программой теплоснабжающей организации или теплосетевой организации, в которую вн</w:t>
      </w:r>
      <w:r w:rsidRPr="00A5746B">
        <w:t>е</w:t>
      </w:r>
      <w:r w:rsidRPr="00A5746B">
        <w:t>сены изменения, с учетом нормативных сроков подключения объектов капитального строител</w:t>
      </w:r>
      <w:r w:rsidRPr="00A5746B">
        <w:t>ь</w:t>
      </w:r>
      <w:r w:rsidRPr="00A5746B">
        <w:t xml:space="preserve">ства, установленных </w:t>
      </w:r>
      <w:r w:rsidR="00C879D3" w:rsidRPr="00A5746B">
        <w:t>П</w:t>
      </w:r>
      <w:r w:rsidRPr="00A5746B">
        <w:t>равилами подключения к системам теплоснабжен</w:t>
      </w:r>
      <w:r w:rsidR="00CE24AB" w:rsidRPr="00A5746B">
        <w:t>ия</w:t>
      </w:r>
      <w:r w:rsidR="00CE22C8" w:rsidRPr="00A5746B">
        <w:t>.</w:t>
      </w:r>
    </w:p>
    <w:p w:rsidR="004E4FD0" w:rsidRPr="00A5746B" w:rsidRDefault="004E4FD0" w:rsidP="0006129B">
      <w:pPr>
        <w:pStyle w:val="Affb"/>
      </w:pPr>
      <w:r w:rsidRPr="00A5746B">
        <w:t>Таким образом, вновь вводимые потребители, обратившиеся соответствующим образом в теплоснабжающую организацию, должны быть подключены к централизованному теплосна</w:t>
      </w:r>
      <w:r w:rsidRPr="00A5746B">
        <w:t>б</w:t>
      </w:r>
      <w:r w:rsidRPr="00A5746B">
        <w:t xml:space="preserve">жению, если такое подсоединение возможно в перспективе. </w:t>
      </w:r>
    </w:p>
    <w:p w:rsidR="004E4FD0" w:rsidRPr="00A5746B" w:rsidRDefault="004E4FD0" w:rsidP="0006129B">
      <w:pPr>
        <w:pStyle w:val="Affb"/>
      </w:pPr>
      <w:r w:rsidRPr="00A5746B">
        <w:t>С потребителями, находящимися за границей радиуса эффективного теплоснабжения, м</w:t>
      </w:r>
      <w:r w:rsidRPr="00A5746B">
        <w:t>о</w:t>
      </w:r>
      <w:r w:rsidRPr="00A5746B">
        <w:t>гут быть заключены договора долгосрочного теплоснабжения по свободной (обоюдно прие</w:t>
      </w:r>
      <w:r w:rsidRPr="00A5746B">
        <w:t>м</w:t>
      </w:r>
      <w:r w:rsidRPr="00A5746B">
        <w:t>лемой) цене, в целях компенсации затрат на строительство новых и реконструкцию существ</w:t>
      </w:r>
      <w:r w:rsidRPr="00A5746B">
        <w:t>у</w:t>
      </w:r>
      <w:r w:rsidRPr="00A5746B">
        <w:t xml:space="preserve">ющих тепловых сетей, и увеличению радиуса эффективного теплоснабжения. </w:t>
      </w:r>
    </w:p>
    <w:p w:rsidR="004E4FD0" w:rsidRPr="00A5746B" w:rsidRDefault="004E4FD0" w:rsidP="0006129B">
      <w:pPr>
        <w:pStyle w:val="Affb"/>
      </w:pPr>
      <w:r w:rsidRPr="00A5746B">
        <w:t xml:space="preserve">Кроме того, согласно </w:t>
      </w:r>
      <w:r w:rsidR="00CE22C8" w:rsidRPr="00A5746B">
        <w:t>СП 42.13330.2016</w:t>
      </w:r>
      <w:r w:rsidRPr="00A5746B">
        <w:t xml:space="preserve"> </w:t>
      </w:r>
      <w:r w:rsidR="00F408F2" w:rsidRPr="00A5746B">
        <w:t>«</w:t>
      </w:r>
      <w:r w:rsidR="00D548D2" w:rsidRPr="00A5746B">
        <w:t>Свод правил. Градостроительство. Планировка и застройка городских и сельских поселений. Актуализированная редакция СНиП 2.07.01-89*</w:t>
      </w:r>
      <w:r w:rsidR="00F408F2" w:rsidRPr="00A5746B">
        <w:t>»</w:t>
      </w:r>
      <w:r w:rsidRPr="00A5746B">
        <w:t>, в районах многоквартирной жилой застройки малой этажности, а также одно-двухквартирной жилой застройки с приусадебными (приквартирными) земельными участками теплоснабжение допускается предусматривать от котельных на группу жилых и общественных зданий или от индивидуальных источников тепла при соблюдении технических рег</w:t>
      </w:r>
      <w:r w:rsidR="00C94EE4" w:rsidRPr="00A5746B">
        <w:t>ламентов: экологических; санитарно-гигиенических;</w:t>
      </w:r>
      <w:r w:rsidRPr="00A5746B">
        <w:t xml:space="preserve"> противопожарных требований</w:t>
      </w:r>
      <w:r w:rsidR="00C94EE4" w:rsidRPr="00A5746B">
        <w:t>.</w:t>
      </w:r>
      <w:r w:rsidRPr="00A5746B">
        <w:t xml:space="preserve"> Групповые котельные допускается размещать на селитебной территории с целью сокращения потерь при транспорте теплоносит</w:t>
      </w:r>
      <w:r w:rsidRPr="00A5746B">
        <w:t>е</w:t>
      </w:r>
      <w:r w:rsidRPr="00A5746B">
        <w:t>ля и снижения тарифа на тепловую энергию.</w:t>
      </w:r>
    </w:p>
    <w:p w:rsidR="004E4FD0" w:rsidRPr="00A5746B" w:rsidRDefault="004E4FD0" w:rsidP="0006129B">
      <w:pPr>
        <w:pStyle w:val="Affb"/>
      </w:pPr>
      <w:r w:rsidRPr="00A5746B">
        <w:t xml:space="preserve">Согласно </w:t>
      </w:r>
      <w:r w:rsidR="00D548D2" w:rsidRPr="00A5746B">
        <w:t>СП 60.13330.2020 «Свод правил. Отопление, вентиляция и кондиционирование воздуха. СНиП 41-01-2003»</w:t>
      </w:r>
      <w:r w:rsidRPr="00A5746B">
        <w:t xml:space="preserve">, для индивидуального теплоснабжения зданий следует применять </w:t>
      </w:r>
      <w:r w:rsidRPr="00A5746B">
        <w:lastRenderedPageBreak/>
        <w:t>теплогенераторы полной заводской готовности на газообразном, жидком и твердом топливе общей теплопроизводительностью до 360 кВт с параметрами теплоносителя не более 95</w:t>
      </w:r>
      <w:r w:rsidRPr="00A5746B">
        <w:rPr>
          <w:vertAlign w:val="superscript"/>
        </w:rPr>
        <w:t>о</w:t>
      </w:r>
      <w:r w:rsidRPr="00A5746B">
        <w:t>С и 0,6 М</w:t>
      </w:r>
      <w:r w:rsidR="00F408F2" w:rsidRPr="00A5746B">
        <w:t>п</w:t>
      </w:r>
      <w:r w:rsidRPr="00A5746B">
        <w:t>а. Теплогенераторы следует размещать в отдельном помещении на любом надземном этаже, а также в цокольном и подвальном этажах отапливаемого здания.</w:t>
      </w:r>
    </w:p>
    <w:p w:rsidR="004E4FD0" w:rsidRPr="00A5746B" w:rsidRDefault="004E4FD0" w:rsidP="0006129B">
      <w:pPr>
        <w:pStyle w:val="Affb"/>
      </w:pPr>
      <w:r w:rsidRPr="00A5746B">
        <w:t xml:space="preserve">Условия организации поквартирного теплоснабжения определены в </w:t>
      </w:r>
      <w:r w:rsidR="00D548D2" w:rsidRPr="00A5746B">
        <w:t>СП 54.13330.2016 «Свод правил. Здания жилые многоквартирные. Актуализированная редакция СНиП 31-01-2003»</w:t>
      </w:r>
      <w:r w:rsidRPr="00A5746B">
        <w:t xml:space="preserve"> и </w:t>
      </w:r>
      <w:r w:rsidR="00D548D2" w:rsidRPr="00A5746B">
        <w:t>СП 60.13330.2020 «Свод правил. Отопление, вентиляция и кондиционирование возд</w:t>
      </w:r>
      <w:r w:rsidR="00D548D2" w:rsidRPr="00A5746B">
        <w:t>у</w:t>
      </w:r>
      <w:r w:rsidR="00D548D2" w:rsidRPr="00A5746B">
        <w:t>ха. СНиП 41-01-2003»</w:t>
      </w:r>
      <w:r w:rsidRPr="00A5746B">
        <w:t>.</w:t>
      </w:r>
    </w:p>
    <w:p w:rsidR="004E4FD0" w:rsidRPr="00A5746B" w:rsidRDefault="004E4FD0" w:rsidP="0006129B">
      <w:pPr>
        <w:pStyle w:val="Affb"/>
      </w:pPr>
      <w:r w:rsidRPr="00A5746B">
        <w:t>Существующие и планируемые к застройке потребители, вправе использовать для ото</w:t>
      </w:r>
      <w:r w:rsidRPr="00A5746B">
        <w:t>п</w:t>
      </w:r>
      <w:r w:rsidRPr="00A5746B">
        <w:t>ления индивидуальные источники теплоснабжения. Использование автономных источников теплоснабжения целесообразно в случаях:</w:t>
      </w:r>
    </w:p>
    <w:p w:rsidR="004E4FD0" w:rsidRPr="00A5746B" w:rsidRDefault="004E4FD0" w:rsidP="0006129B">
      <w:pPr>
        <w:pStyle w:val="Affb"/>
      </w:pPr>
      <w:r w:rsidRPr="00A5746B">
        <w:t>•</w:t>
      </w:r>
      <w:r w:rsidRPr="00A5746B">
        <w:tab/>
        <w:t>значительной удаленности от существующих и перспективных тепловых сетей;</w:t>
      </w:r>
    </w:p>
    <w:p w:rsidR="004E4FD0" w:rsidRPr="00A5746B" w:rsidRDefault="004E4FD0" w:rsidP="0006129B">
      <w:pPr>
        <w:pStyle w:val="Affb"/>
      </w:pPr>
      <w:r w:rsidRPr="00A5746B">
        <w:t>•</w:t>
      </w:r>
      <w:r w:rsidRPr="00A5746B">
        <w:tab/>
        <w:t>малой подключаемой нагрузки (менее 0,01 Гкал/ч);</w:t>
      </w:r>
    </w:p>
    <w:p w:rsidR="004E4FD0" w:rsidRPr="00A5746B" w:rsidRDefault="004E4FD0" w:rsidP="0006129B">
      <w:pPr>
        <w:pStyle w:val="Affb"/>
      </w:pPr>
      <w:r w:rsidRPr="00A5746B">
        <w:t>•</w:t>
      </w:r>
      <w:r w:rsidRPr="00A5746B">
        <w:tab/>
        <w:t>отсутствия резервов тепловой мощности в границах застройки на данный момент и в рассматриваемой перспективе;</w:t>
      </w:r>
    </w:p>
    <w:p w:rsidR="004E4FD0" w:rsidRPr="00A5746B" w:rsidRDefault="004E4FD0" w:rsidP="0006129B">
      <w:pPr>
        <w:pStyle w:val="Affb"/>
      </w:pPr>
      <w:r w:rsidRPr="00A5746B">
        <w:t>•</w:t>
      </w:r>
      <w:r w:rsidRPr="00A5746B">
        <w:tab/>
        <w:t xml:space="preserve">использования тепловой энергии в технологических целях. </w:t>
      </w:r>
    </w:p>
    <w:p w:rsidR="004E4FD0" w:rsidRPr="00A5746B" w:rsidRDefault="004E4FD0" w:rsidP="0006129B">
      <w:pPr>
        <w:pStyle w:val="Affb"/>
      </w:pPr>
      <w:r w:rsidRPr="00A5746B">
        <w:t>Потребители, отопление которых осуществляется от индивидуальных источников, могут быть подключены к централизованному теплоснабжению на условиях организации централиз</w:t>
      </w:r>
      <w:r w:rsidRPr="00A5746B">
        <w:t>о</w:t>
      </w:r>
      <w:r w:rsidRPr="00A5746B">
        <w:t>ванного теплоснабжения.</w:t>
      </w:r>
    </w:p>
    <w:p w:rsidR="004E4FD0" w:rsidRPr="00A5746B" w:rsidRDefault="00CE22C8" w:rsidP="0006129B">
      <w:pPr>
        <w:pStyle w:val="Affb"/>
      </w:pPr>
      <w:r w:rsidRPr="00A5746B">
        <w:t xml:space="preserve">В соответствии с пунктом </w:t>
      </w:r>
      <w:r w:rsidR="004E4FD0" w:rsidRPr="00A5746B">
        <w:t>15 с</w:t>
      </w:r>
      <w:r w:rsidR="00C94EE4" w:rsidRPr="00A5746B">
        <w:t xml:space="preserve">татьи </w:t>
      </w:r>
      <w:r w:rsidR="004E4FD0" w:rsidRPr="00A5746B">
        <w:t xml:space="preserve">14 </w:t>
      </w:r>
      <w:r w:rsidR="00D548D2" w:rsidRPr="00A5746B">
        <w:t>Федерального закона от 27.07.2010 № 190-ФЗ «О теплоснабжении»</w:t>
      </w:r>
      <w:r w:rsidR="004E4FD0" w:rsidRPr="00A5746B">
        <w:t>, запрещается перех</w:t>
      </w:r>
      <w:r w:rsidR="002664F2" w:rsidRPr="00A5746B">
        <w:t xml:space="preserve">од </w:t>
      </w:r>
      <w:r w:rsidR="004E4FD0" w:rsidRPr="00A5746B">
        <w:t xml:space="preserve">на отопление жилых помещений в многоквартирных домах с использованием индивидуальных квартирных источников тепловой энергии, перечень которых определяется </w:t>
      </w:r>
      <w:r w:rsidR="00D548D2" w:rsidRPr="00A5746B">
        <w:t>П</w:t>
      </w:r>
      <w:r w:rsidR="004E4FD0" w:rsidRPr="00A5746B">
        <w:t xml:space="preserve">равилами подключения к системам теплоснабжения, утвержденными </w:t>
      </w:r>
      <w:r w:rsidR="00CE24AB" w:rsidRPr="00A5746B">
        <w:t>Постановлением Правительства РФ</w:t>
      </w:r>
      <w:r w:rsidR="00C94EE4" w:rsidRPr="00A5746B">
        <w:t xml:space="preserve"> </w:t>
      </w:r>
      <w:r w:rsidR="00D548D2" w:rsidRPr="00A5746B">
        <w:t xml:space="preserve">от 05.07.2018 </w:t>
      </w:r>
      <w:r w:rsidRPr="00A5746B">
        <w:t>№ 787 «О подключении (технологическом присоединении) к системам теплоснабжения, недискриминационном доступе к услугам в сфере теплоснабжения, изменении и признании утратившими силу некоторых актов Правительства Российской Фе</w:t>
      </w:r>
      <w:r w:rsidR="005E0AC2" w:rsidRPr="00A5746B">
        <w:t>дерации»</w:t>
      </w:r>
      <w:r w:rsidR="004E4FD0" w:rsidRPr="00A5746B">
        <w:t>, при наличии осуществленного в надлежащем порядке подключения к системам теплоснабжения многоквартирных домов.</w:t>
      </w:r>
    </w:p>
    <w:p w:rsidR="00267729" w:rsidRPr="00A5746B" w:rsidRDefault="00153FD3" w:rsidP="0006129B">
      <w:pPr>
        <w:pStyle w:val="Affb"/>
      </w:pPr>
      <w:r w:rsidRPr="00A5746B">
        <w:t>Обоснование организации индивидуального теплоснабжения в зонах застройки</w:t>
      </w:r>
      <w:r w:rsidR="00D458C1" w:rsidRPr="00A5746B">
        <w:t xml:space="preserve"> округа</w:t>
      </w:r>
      <w:r w:rsidRPr="00A5746B">
        <w:t xml:space="preserve"> малоэтажными жилыми зданиям приведено в п. </w:t>
      </w:r>
      <w:r w:rsidR="005E0AC2" w:rsidRPr="00A5746B">
        <w:t>7.11</w:t>
      </w:r>
      <w:r w:rsidRPr="00A5746B">
        <w:t xml:space="preserve"> настоящей </w:t>
      </w:r>
      <w:r w:rsidR="005E0AC2" w:rsidRPr="00A5746B">
        <w:t>Г</w:t>
      </w:r>
      <w:r w:rsidRPr="00A5746B">
        <w:t>лавы.</w:t>
      </w:r>
    </w:p>
    <w:p w:rsidR="00A14618" w:rsidRPr="00A5746B" w:rsidRDefault="00F8193E" w:rsidP="0006129B">
      <w:pPr>
        <w:pStyle w:val="21"/>
        <w:spacing w:line="240" w:lineRule="auto"/>
        <w:rPr>
          <w:rStyle w:val="ed"/>
        </w:rPr>
      </w:pPr>
      <w:bookmarkStart w:id="219" w:name="_Toc121588531"/>
      <w:r w:rsidRPr="00A5746B">
        <w:rPr>
          <w:rStyle w:val="ed"/>
        </w:rPr>
        <w:t>7.2</w:t>
      </w:r>
      <w:r w:rsidR="00A14618" w:rsidRPr="00A5746B">
        <w:rPr>
          <w:rStyle w:val="ed"/>
        </w:rPr>
        <w:t> </w:t>
      </w:r>
      <w:r w:rsidRPr="00A5746B">
        <w:rPr>
          <w:rStyle w:val="ed"/>
        </w:rPr>
        <w:t>О</w:t>
      </w:r>
      <w:r w:rsidR="008B4EE3" w:rsidRPr="00A5746B">
        <w:rPr>
          <w:rStyle w:val="ed"/>
        </w:rPr>
        <w:t>писание текущей ситуации, связанной с ранее принятыми в соответствии с з</w:t>
      </w:r>
      <w:r w:rsidR="008B4EE3" w:rsidRPr="00A5746B">
        <w:rPr>
          <w:rStyle w:val="ed"/>
        </w:rPr>
        <w:t>а</w:t>
      </w:r>
      <w:r w:rsidR="008B4EE3" w:rsidRPr="00A5746B">
        <w:rPr>
          <w:rStyle w:val="ed"/>
        </w:rPr>
        <w:t>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bookmarkEnd w:id="219"/>
    </w:p>
    <w:p w:rsidR="0094797C" w:rsidRPr="00A5746B" w:rsidRDefault="00EE4850" w:rsidP="0006129B">
      <w:pPr>
        <w:ind w:firstLine="709"/>
        <w:rPr>
          <w:rFonts w:eastAsia="Times New Roman"/>
          <w:szCs w:val="24"/>
          <w:lang w:eastAsia="ru-RU"/>
        </w:rPr>
      </w:pPr>
      <w:r w:rsidRPr="00A5746B">
        <w:rPr>
          <w:rFonts w:eastAsia="Times New Roman"/>
          <w:szCs w:val="24"/>
          <w:lang w:eastAsia="ru-RU"/>
        </w:rPr>
        <w:t>На территории</w:t>
      </w:r>
      <w:r w:rsidR="003F3107" w:rsidRPr="00A5746B">
        <w:rPr>
          <w:rFonts w:eastAsia="Times New Roman"/>
          <w:szCs w:val="24"/>
          <w:lang w:eastAsia="ru-RU"/>
        </w:rPr>
        <w:t xml:space="preserve"> </w:t>
      </w:r>
      <w:r w:rsidR="008E3778" w:rsidRPr="00A5746B">
        <w:rPr>
          <w:rFonts w:eastAsia="Times New Roman"/>
          <w:szCs w:val="24"/>
          <w:lang w:eastAsia="ru-RU"/>
        </w:rPr>
        <w:t>округа</w:t>
      </w:r>
      <w:r w:rsidR="003F3107" w:rsidRPr="00A5746B">
        <w:rPr>
          <w:rFonts w:eastAsia="Times New Roman"/>
          <w:szCs w:val="24"/>
          <w:lang w:eastAsia="ru-RU"/>
        </w:rPr>
        <w:t xml:space="preserve"> </w:t>
      </w:r>
      <w:r w:rsidR="00601DF2" w:rsidRPr="00A5746B">
        <w:rPr>
          <w:rFonts w:eastAsia="Times New Roman"/>
          <w:szCs w:val="24"/>
          <w:lang w:eastAsia="ru-RU"/>
        </w:rPr>
        <w:t>источники</w:t>
      </w:r>
      <w:r w:rsidR="00851204" w:rsidRPr="00A5746B">
        <w:rPr>
          <w:rFonts w:eastAsia="Times New Roman"/>
          <w:szCs w:val="24"/>
          <w:lang w:eastAsia="ru-RU"/>
        </w:rPr>
        <w:t xml:space="preserve"> </w:t>
      </w:r>
      <w:r w:rsidR="00601DF2" w:rsidRPr="00A5746B">
        <w:rPr>
          <w:rFonts w:eastAsia="Times New Roman"/>
          <w:szCs w:val="24"/>
          <w:lang w:eastAsia="ru-RU"/>
        </w:rPr>
        <w:t>тепловой</w:t>
      </w:r>
      <w:r w:rsidR="00851204" w:rsidRPr="00A5746B">
        <w:rPr>
          <w:rFonts w:eastAsia="Times New Roman"/>
          <w:szCs w:val="24"/>
          <w:lang w:eastAsia="ru-RU"/>
        </w:rPr>
        <w:t xml:space="preserve"> </w:t>
      </w:r>
      <w:r w:rsidR="00601DF2" w:rsidRPr="00A5746B">
        <w:rPr>
          <w:rFonts w:eastAsia="Times New Roman"/>
          <w:szCs w:val="24"/>
          <w:lang w:eastAsia="ru-RU"/>
        </w:rPr>
        <w:t>энергии,</w:t>
      </w:r>
      <w:r w:rsidR="00851204" w:rsidRPr="00A5746B">
        <w:rPr>
          <w:rFonts w:eastAsia="Times New Roman"/>
          <w:szCs w:val="24"/>
          <w:lang w:eastAsia="ru-RU"/>
        </w:rPr>
        <w:t xml:space="preserve"> </w:t>
      </w:r>
      <w:r w:rsidR="00601DF2" w:rsidRPr="00A5746B">
        <w:rPr>
          <w:rFonts w:eastAsia="Times New Roman"/>
          <w:szCs w:val="24"/>
          <w:lang w:eastAsia="ru-RU"/>
        </w:rPr>
        <w:t>функционирующие</w:t>
      </w:r>
      <w:r w:rsidR="00851204" w:rsidRPr="00A5746B">
        <w:rPr>
          <w:rFonts w:eastAsia="Times New Roman"/>
          <w:szCs w:val="24"/>
          <w:lang w:eastAsia="ru-RU"/>
        </w:rPr>
        <w:t xml:space="preserve"> </w:t>
      </w:r>
      <w:r w:rsidR="00601DF2" w:rsidRPr="00A5746B">
        <w:rPr>
          <w:rFonts w:eastAsia="Times New Roman"/>
          <w:szCs w:val="24"/>
          <w:lang w:eastAsia="ru-RU"/>
        </w:rPr>
        <w:t>в режиме ко</w:t>
      </w:r>
      <w:r w:rsidR="00601DF2" w:rsidRPr="00A5746B">
        <w:rPr>
          <w:rFonts w:eastAsia="Times New Roman"/>
          <w:szCs w:val="24"/>
          <w:lang w:eastAsia="ru-RU"/>
        </w:rPr>
        <w:t>м</w:t>
      </w:r>
      <w:r w:rsidR="00601DF2" w:rsidRPr="00A5746B">
        <w:rPr>
          <w:rFonts w:eastAsia="Times New Roman"/>
          <w:szCs w:val="24"/>
          <w:lang w:eastAsia="ru-RU"/>
        </w:rPr>
        <w:t>бинированной выработки электрической и тепловой энергии</w:t>
      </w:r>
      <w:r w:rsidR="00D31737" w:rsidRPr="00A5746B">
        <w:rPr>
          <w:rFonts w:eastAsia="Times New Roman"/>
          <w:szCs w:val="24"/>
          <w:lang w:eastAsia="ru-RU"/>
        </w:rPr>
        <w:t>,</w:t>
      </w:r>
      <w:r w:rsidR="00601DF2" w:rsidRPr="00A5746B">
        <w:rPr>
          <w:rFonts w:eastAsia="Times New Roman"/>
          <w:szCs w:val="24"/>
          <w:lang w:eastAsia="ru-RU"/>
        </w:rPr>
        <w:t xml:space="preserve"> отсутствуют.</w:t>
      </w:r>
    </w:p>
    <w:p w:rsidR="00A14618" w:rsidRPr="00A5746B" w:rsidRDefault="00F8193E" w:rsidP="0006129B">
      <w:pPr>
        <w:pStyle w:val="21"/>
        <w:spacing w:line="240" w:lineRule="auto"/>
      </w:pPr>
      <w:bookmarkStart w:id="220" w:name="_Toc121588532"/>
      <w:r w:rsidRPr="00A5746B">
        <w:rPr>
          <w:rStyle w:val="ed"/>
        </w:rPr>
        <w:t>7.3</w:t>
      </w:r>
      <w:r w:rsidR="00A14618" w:rsidRPr="00A5746B">
        <w:rPr>
          <w:rStyle w:val="ed"/>
        </w:rPr>
        <w:t> </w:t>
      </w:r>
      <w:r w:rsidRPr="00A5746B">
        <w:rPr>
          <w:rStyle w:val="ed"/>
        </w:rPr>
        <w:t>А</w:t>
      </w:r>
      <w:r w:rsidR="008B4EE3" w:rsidRPr="00A5746B">
        <w:rPr>
          <w:rStyle w:val="ed"/>
        </w:rPr>
        <w:t>нализ надежности и качества теплоснабжения для случаев отнесения генер</w:t>
      </w:r>
      <w:r w:rsidR="008B4EE3" w:rsidRPr="00A5746B">
        <w:rPr>
          <w:rStyle w:val="ed"/>
        </w:rPr>
        <w:t>и</w:t>
      </w:r>
      <w:r w:rsidR="008B4EE3" w:rsidRPr="00A5746B">
        <w:rPr>
          <w:rStyle w:val="ed"/>
        </w:rPr>
        <w:t>рующего объекта к объектам, вывод которых из эксплуатации может привести к наруш</w:t>
      </w:r>
      <w:r w:rsidR="008B4EE3" w:rsidRPr="00A5746B">
        <w:rPr>
          <w:rStyle w:val="ed"/>
        </w:rPr>
        <w:t>е</w:t>
      </w:r>
      <w:r w:rsidR="008B4EE3" w:rsidRPr="00A5746B">
        <w:rPr>
          <w:rStyle w:val="ed"/>
        </w:rPr>
        <w:t>нию надежности теплоснабжения (при отнесении такого генерирующего объекта к объе</w:t>
      </w:r>
      <w:r w:rsidR="008B4EE3" w:rsidRPr="00A5746B">
        <w:rPr>
          <w:rStyle w:val="ed"/>
        </w:rPr>
        <w:t>к</w:t>
      </w:r>
      <w:r w:rsidR="008B4EE3" w:rsidRPr="00A5746B">
        <w:rPr>
          <w:rStyle w:val="ed"/>
        </w:rPr>
        <w:t>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w:t>
      </w:r>
      <w:r w:rsidR="008B4EE3" w:rsidRPr="00A5746B">
        <w:rPr>
          <w:rStyle w:val="ed"/>
        </w:rPr>
        <w:t>о</w:t>
      </w:r>
      <w:r w:rsidR="008B4EE3" w:rsidRPr="00A5746B">
        <w:rPr>
          <w:rStyle w:val="ed"/>
        </w:rPr>
        <w:t>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r w:rsidRPr="00A5746B">
        <w:rPr>
          <w:rStyle w:val="ed"/>
        </w:rPr>
        <w:t xml:space="preserve"> (</w:t>
      </w:r>
      <w:r w:rsidR="00D548D2" w:rsidRPr="00A5746B">
        <w:rPr>
          <w:rStyle w:val="ed"/>
        </w:rPr>
        <w:t>утв. Приказом Минэнерго России от 05.03.2019 № 212 «Об утверждении Методических указаний по разработке схем теплоснабжения»</w:t>
      </w:r>
      <w:r w:rsidRPr="00A5746B">
        <w:rPr>
          <w:rStyle w:val="ed"/>
        </w:rPr>
        <w:t>)</w:t>
      </w:r>
      <w:bookmarkEnd w:id="220"/>
    </w:p>
    <w:p w:rsidR="00D31737" w:rsidRPr="00A5746B" w:rsidRDefault="00EE4850" w:rsidP="0006129B">
      <w:pPr>
        <w:ind w:firstLine="709"/>
        <w:rPr>
          <w:rFonts w:eastAsia="Times New Roman"/>
          <w:szCs w:val="24"/>
          <w:lang w:eastAsia="ru-RU"/>
        </w:rPr>
      </w:pPr>
      <w:r w:rsidRPr="00A5746B">
        <w:rPr>
          <w:rFonts w:eastAsia="Times New Roman"/>
          <w:szCs w:val="24"/>
          <w:lang w:eastAsia="ru-RU"/>
        </w:rPr>
        <w:t xml:space="preserve">На территории </w:t>
      </w:r>
      <w:r w:rsidR="00EC2167" w:rsidRPr="00A5746B">
        <w:rPr>
          <w:rFonts w:eastAsia="Times New Roman"/>
          <w:szCs w:val="24"/>
          <w:lang w:eastAsia="ru-RU"/>
        </w:rPr>
        <w:t xml:space="preserve">Муниципального округа «Ярский район» </w:t>
      </w:r>
      <w:r w:rsidR="00D31737" w:rsidRPr="00A5746B">
        <w:rPr>
          <w:rFonts w:eastAsia="Times New Roman"/>
          <w:szCs w:val="24"/>
          <w:lang w:eastAsia="ru-RU"/>
        </w:rPr>
        <w:t>источники тепловой энергии, функционирующие в режиме комбинированной выработки электрической и тепловой энергии, отсутствуют.</w:t>
      </w:r>
    </w:p>
    <w:p w:rsidR="002355D3" w:rsidRPr="00A5746B" w:rsidRDefault="00F8193E" w:rsidP="0006129B">
      <w:pPr>
        <w:pStyle w:val="21"/>
        <w:spacing w:line="240" w:lineRule="auto"/>
      </w:pPr>
      <w:bookmarkStart w:id="221" w:name="_Toc121588533"/>
      <w:r w:rsidRPr="00A5746B">
        <w:lastRenderedPageBreak/>
        <w:t>7.4</w:t>
      </w:r>
      <w:r w:rsidR="002355D3" w:rsidRPr="00A5746B">
        <w:t xml:space="preserve"> </w:t>
      </w:r>
      <w:r w:rsidRPr="00A5746B">
        <w:t>О</w:t>
      </w:r>
      <w:r w:rsidR="008B4EE3" w:rsidRPr="00A5746B">
        <w:rPr>
          <w:rStyle w:val="ed"/>
        </w:rPr>
        <w:t>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выполненное в порядке, установленном методическими указаниями по разработке схем теплоснабжения</w:t>
      </w:r>
      <w:r w:rsidRPr="00A5746B">
        <w:rPr>
          <w:rStyle w:val="ed"/>
        </w:rPr>
        <w:t xml:space="preserve"> (</w:t>
      </w:r>
      <w:r w:rsidR="00D548D2" w:rsidRPr="00A5746B">
        <w:rPr>
          <w:rStyle w:val="ed"/>
        </w:rPr>
        <w:t>утв. Приказом Минэнерго России от 05.03.2019 № 212 «Об утверждении Методических указ</w:t>
      </w:r>
      <w:r w:rsidR="00D548D2" w:rsidRPr="00A5746B">
        <w:rPr>
          <w:rStyle w:val="ed"/>
        </w:rPr>
        <w:t>а</w:t>
      </w:r>
      <w:r w:rsidR="00D548D2" w:rsidRPr="00A5746B">
        <w:rPr>
          <w:rStyle w:val="ed"/>
        </w:rPr>
        <w:t>ний по разработке схем теплоснабжения»</w:t>
      </w:r>
      <w:r w:rsidRPr="00A5746B">
        <w:rPr>
          <w:rStyle w:val="ed"/>
        </w:rPr>
        <w:t>)</w:t>
      </w:r>
      <w:bookmarkEnd w:id="221"/>
    </w:p>
    <w:p w:rsidR="004E4CEA" w:rsidRPr="00A5746B" w:rsidRDefault="00601DF2" w:rsidP="0006129B">
      <w:pPr>
        <w:tabs>
          <w:tab w:val="left" w:pos="0"/>
        </w:tabs>
        <w:ind w:firstLine="567"/>
        <w:rPr>
          <w:rFonts w:eastAsia="Times New Roman"/>
          <w:szCs w:val="24"/>
          <w:lang w:eastAsia="ru-RU"/>
        </w:rPr>
      </w:pPr>
      <w:r w:rsidRPr="00A5746B">
        <w:rPr>
          <w:rFonts w:eastAsia="Times New Roman"/>
          <w:szCs w:val="24"/>
          <w:lang w:eastAsia="ru-RU"/>
        </w:rPr>
        <w:t>Строительство источников тепловой энергии функционирующих в режиме комбинир</w:t>
      </w:r>
      <w:r w:rsidRPr="00A5746B">
        <w:rPr>
          <w:rFonts w:eastAsia="Times New Roman"/>
          <w:szCs w:val="24"/>
          <w:lang w:eastAsia="ru-RU"/>
        </w:rPr>
        <w:t>о</w:t>
      </w:r>
      <w:r w:rsidRPr="00A5746B">
        <w:rPr>
          <w:rFonts w:eastAsia="Times New Roman"/>
          <w:szCs w:val="24"/>
          <w:lang w:eastAsia="ru-RU"/>
        </w:rPr>
        <w:t>ванной выработки электрической и тепловой энергии в утвержденной схеме и программе ра</w:t>
      </w:r>
      <w:r w:rsidRPr="00A5746B">
        <w:rPr>
          <w:rFonts w:eastAsia="Times New Roman"/>
          <w:szCs w:val="24"/>
          <w:lang w:eastAsia="ru-RU"/>
        </w:rPr>
        <w:t>з</w:t>
      </w:r>
      <w:r w:rsidRPr="00A5746B">
        <w:rPr>
          <w:rFonts w:eastAsia="Times New Roman"/>
          <w:szCs w:val="24"/>
          <w:lang w:eastAsia="ru-RU"/>
        </w:rPr>
        <w:t>вития Единой энергетической системы России не предусмотрено.</w:t>
      </w:r>
    </w:p>
    <w:p w:rsidR="002355D3" w:rsidRPr="00A5746B" w:rsidRDefault="00F8193E" w:rsidP="0006129B">
      <w:pPr>
        <w:pStyle w:val="21"/>
        <w:spacing w:line="240" w:lineRule="auto"/>
      </w:pPr>
      <w:bookmarkStart w:id="222" w:name="_Toc121588534"/>
      <w:r w:rsidRPr="00A5746B">
        <w:t>7.5</w:t>
      </w:r>
      <w:r w:rsidR="002355D3" w:rsidRPr="00A5746B">
        <w:t xml:space="preserve"> </w:t>
      </w:r>
      <w:r w:rsidRPr="00A5746B">
        <w:t>О</w:t>
      </w:r>
      <w:r w:rsidR="008B4EE3" w:rsidRPr="00A5746B">
        <w:rPr>
          <w:rStyle w:val="ed"/>
        </w:rPr>
        <w:t>боснование предлагаемых для реконструкции и (или) модернизации действ</w:t>
      </w:r>
      <w:r w:rsidR="008B4EE3" w:rsidRPr="00A5746B">
        <w:rPr>
          <w:rStyle w:val="ed"/>
        </w:rPr>
        <w:t>у</w:t>
      </w:r>
      <w:r w:rsidR="008B4EE3" w:rsidRPr="00A5746B">
        <w:rPr>
          <w:rStyle w:val="ed"/>
        </w:rPr>
        <w:t>ющих источников тепловой энергии, функционирующих в режиме комбинированной в</w:t>
      </w:r>
      <w:r w:rsidR="008B4EE3" w:rsidRPr="00A5746B">
        <w:rPr>
          <w:rStyle w:val="ed"/>
        </w:rPr>
        <w:t>ы</w:t>
      </w:r>
      <w:r w:rsidR="008B4EE3" w:rsidRPr="00A5746B">
        <w:rPr>
          <w:rStyle w:val="ed"/>
        </w:rPr>
        <w:t>работки электрической и тепловой энергии, для обеспечения перспективных приростов тепловых нагрузок, выполненное в порядке, установленном методическими указаниями по разработке схем теплоснабжения</w:t>
      </w:r>
      <w:r w:rsidRPr="00A5746B">
        <w:rPr>
          <w:rStyle w:val="ed"/>
        </w:rPr>
        <w:t xml:space="preserve"> (</w:t>
      </w:r>
      <w:r w:rsidR="00D548D2" w:rsidRPr="00A5746B">
        <w:rPr>
          <w:rStyle w:val="ed"/>
        </w:rPr>
        <w:t>утв. Приказом Минэнерго России от 05.03.2019 № 212 «Об утверждении Методических указаний по разработке схем теплоснабжения»</w:t>
      </w:r>
      <w:r w:rsidRPr="00A5746B">
        <w:rPr>
          <w:rStyle w:val="ed"/>
        </w:rPr>
        <w:t>)</w:t>
      </w:r>
      <w:bookmarkEnd w:id="222"/>
    </w:p>
    <w:p w:rsidR="00D31737" w:rsidRPr="00A5746B" w:rsidRDefault="00EE4850" w:rsidP="0006129B">
      <w:pPr>
        <w:ind w:firstLine="567"/>
        <w:rPr>
          <w:rFonts w:eastAsia="Times New Roman"/>
          <w:szCs w:val="24"/>
          <w:lang w:eastAsia="ru-RU"/>
        </w:rPr>
      </w:pPr>
      <w:r w:rsidRPr="00A5746B">
        <w:rPr>
          <w:rFonts w:eastAsia="Times New Roman"/>
          <w:szCs w:val="24"/>
          <w:lang w:eastAsia="ru-RU"/>
        </w:rPr>
        <w:t>На территории</w:t>
      </w:r>
      <w:r w:rsidR="003F3107" w:rsidRPr="00A5746B">
        <w:rPr>
          <w:rFonts w:eastAsia="Times New Roman"/>
          <w:szCs w:val="24"/>
          <w:lang w:eastAsia="ru-RU"/>
        </w:rPr>
        <w:t xml:space="preserve"> </w:t>
      </w:r>
      <w:r w:rsidR="008E3778" w:rsidRPr="00A5746B">
        <w:rPr>
          <w:rFonts w:eastAsia="Times New Roman"/>
          <w:szCs w:val="24"/>
          <w:lang w:eastAsia="ru-RU"/>
        </w:rPr>
        <w:t>округа</w:t>
      </w:r>
      <w:r w:rsidR="003F3107" w:rsidRPr="00A5746B">
        <w:rPr>
          <w:rFonts w:eastAsia="Times New Roman"/>
          <w:szCs w:val="24"/>
          <w:lang w:eastAsia="ru-RU"/>
        </w:rPr>
        <w:t xml:space="preserve"> </w:t>
      </w:r>
      <w:r w:rsidR="00D31737" w:rsidRPr="00A5746B">
        <w:rPr>
          <w:rFonts w:eastAsia="Times New Roman"/>
          <w:szCs w:val="24"/>
          <w:lang w:eastAsia="ru-RU"/>
        </w:rPr>
        <w:t>источники тепловой энергии, функционирующие в режиме комб</w:t>
      </w:r>
      <w:r w:rsidR="00D31737" w:rsidRPr="00A5746B">
        <w:rPr>
          <w:rFonts w:eastAsia="Times New Roman"/>
          <w:szCs w:val="24"/>
          <w:lang w:eastAsia="ru-RU"/>
        </w:rPr>
        <w:t>и</w:t>
      </w:r>
      <w:r w:rsidR="00D31737" w:rsidRPr="00A5746B">
        <w:rPr>
          <w:rFonts w:eastAsia="Times New Roman"/>
          <w:szCs w:val="24"/>
          <w:lang w:eastAsia="ru-RU"/>
        </w:rPr>
        <w:t>нированной выработки электрической и тепловой энергии, отсутствуют.</w:t>
      </w:r>
    </w:p>
    <w:p w:rsidR="00034DF7" w:rsidRPr="00A5746B" w:rsidRDefault="00835349" w:rsidP="0006129B">
      <w:pPr>
        <w:pStyle w:val="21"/>
        <w:spacing w:line="240" w:lineRule="auto"/>
        <w:rPr>
          <w:rStyle w:val="ed"/>
        </w:rPr>
      </w:pPr>
      <w:bookmarkStart w:id="223" w:name="_Toc121588535"/>
      <w:r w:rsidRPr="00A5746B">
        <w:rPr>
          <w:rStyle w:val="ed"/>
        </w:rPr>
        <w:t>7.6</w:t>
      </w:r>
      <w:r w:rsidR="00711897" w:rsidRPr="00A5746B">
        <w:rPr>
          <w:rStyle w:val="ed"/>
        </w:rPr>
        <w:t xml:space="preserve"> </w:t>
      </w:r>
      <w:r w:rsidRPr="00A5746B">
        <w:rPr>
          <w:rStyle w:val="ed"/>
        </w:rPr>
        <w:t>О</w:t>
      </w:r>
      <w:r w:rsidR="008B4EE3" w:rsidRPr="00A5746B">
        <w:rPr>
          <w:rStyle w:val="ed"/>
        </w:rPr>
        <w:t>боснование предложений по переоборудованию котельных в источники тепл</w:t>
      </w:r>
      <w:r w:rsidR="008B4EE3" w:rsidRPr="00A5746B">
        <w:rPr>
          <w:rStyle w:val="ed"/>
        </w:rPr>
        <w:t>о</w:t>
      </w:r>
      <w:r w:rsidR="008B4EE3" w:rsidRPr="00A5746B">
        <w:rPr>
          <w:rStyle w:val="ed"/>
        </w:rPr>
        <w:t>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w:t>
      </w:r>
      <w:r w:rsidR="008B4EE3" w:rsidRPr="00A5746B">
        <w:rPr>
          <w:rStyle w:val="ed"/>
        </w:rPr>
        <w:t>ю</w:t>
      </w:r>
      <w:r w:rsidR="008B4EE3" w:rsidRPr="00A5746B">
        <w:rPr>
          <w:rStyle w:val="ed"/>
        </w:rPr>
        <w:t>щей организации в отношении источника тепловой энергии, на базе существующих и пе</w:t>
      </w:r>
      <w:r w:rsidR="008B4EE3" w:rsidRPr="00A5746B">
        <w:rPr>
          <w:rStyle w:val="ed"/>
        </w:rPr>
        <w:t>р</w:t>
      </w:r>
      <w:r w:rsidR="008B4EE3" w:rsidRPr="00A5746B">
        <w:rPr>
          <w:rStyle w:val="ed"/>
        </w:rPr>
        <w:t>спективных тепловых нагрузок</w:t>
      </w:r>
      <w:bookmarkEnd w:id="223"/>
    </w:p>
    <w:p w:rsidR="004E4FD0" w:rsidRPr="00A5746B" w:rsidRDefault="004E4FD0" w:rsidP="0006129B">
      <w:pPr>
        <w:pStyle w:val="Affb"/>
      </w:pPr>
      <w:r w:rsidRPr="00A5746B">
        <w:t>Реконструкция действующих источников тепловой энергии в источники с комбинирова</w:t>
      </w:r>
      <w:r w:rsidRPr="00A5746B">
        <w:t>н</w:t>
      </w:r>
      <w:r w:rsidRPr="00A5746B">
        <w:t>ной выработкой тепловой и электрической энергии для обеспечения приростов тепловых нагр</w:t>
      </w:r>
      <w:r w:rsidRPr="00A5746B">
        <w:t>у</w:t>
      </w:r>
      <w:r w:rsidRPr="00A5746B">
        <w:t>зок в рамках Схемы теплоснабжения не предусмотрена.</w:t>
      </w:r>
    </w:p>
    <w:p w:rsidR="00034DF7" w:rsidRPr="00A5746B" w:rsidRDefault="00835349" w:rsidP="0006129B">
      <w:pPr>
        <w:pStyle w:val="21"/>
        <w:spacing w:line="240" w:lineRule="auto"/>
        <w:rPr>
          <w:rStyle w:val="mark"/>
        </w:rPr>
      </w:pPr>
      <w:bookmarkStart w:id="224" w:name="_Toc121588536"/>
      <w:r w:rsidRPr="00A5746B">
        <w:rPr>
          <w:rStyle w:val="ed"/>
        </w:rPr>
        <w:t>7.7</w:t>
      </w:r>
      <w:r w:rsidR="00711897" w:rsidRPr="00A5746B">
        <w:rPr>
          <w:rStyle w:val="ed"/>
        </w:rPr>
        <w:t xml:space="preserve"> </w:t>
      </w:r>
      <w:r w:rsidRPr="00A5746B">
        <w:rPr>
          <w:rStyle w:val="ed"/>
        </w:rPr>
        <w:t>О</w:t>
      </w:r>
      <w:r w:rsidR="008B4EE3" w:rsidRPr="00A5746B">
        <w:rPr>
          <w:rStyle w:val="ed"/>
        </w:rPr>
        <w:t>боснование предлагаемых для реконструкции и (или) модернизации котел</w:t>
      </w:r>
      <w:r w:rsidR="008B4EE3" w:rsidRPr="00A5746B">
        <w:rPr>
          <w:rStyle w:val="ed"/>
        </w:rPr>
        <w:t>ь</w:t>
      </w:r>
      <w:r w:rsidR="008B4EE3" w:rsidRPr="00A5746B">
        <w:rPr>
          <w:rStyle w:val="ed"/>
        </w:rPr>
        <w:t>ных с увеличением зоны их действия путем включения в нее зон действия существующих источников тепловой энергии</w:t>
      </w:r>
      <w:bookmarkEnd w:id="224"/>
    </w:p>
    <w:p w:rsidR="00A32FE5" w:rsidRPr="00A5746B" w:rsidRDefault="00A32FE5" w:rsidP="00A32FE5">
      <w:pPr>
        <w:tabs>
          <w:tab w:val="left" w:pos="0"/>
        </w:tabs>
        <w:ind w:firstLine="567"/>
        <w:rPr>
          <w:rFonts w:eastAsia="Times New Roman"/>
          <w:szCs w:val="24"/>
          <w:lang w:eastAsia="ru-RU"/>
        </w:rPr>
      </w:pPr>
      <w:r w:rsidRPr="00A5746B">
        <w:rPr>
          <w:rFonts w:eastAsia="Times New Roman"/>
          <w:szCs w:val="24"/>
          <w:lang w:eastAsia="ru-RU"/>
        </w:rPr>
        <w:t>Основным направлением развития системы теплоснабжения выбрано сохранение сущ</w:t>
      </w:r>
      <w:r w:rsidRPr="00A5746B">
        <w:rPr>
          <w:rFonts w:eastAsia="Times New Roman"/>
          <w:szCs w:val="24"/>
          <w:lang w:eastAsia="ru-RU"/>
        </w:rPr>
        <w:t>е</w:t>
      </w:r>
      <w:r w:rsidRPr="00A5746B">
        <w:rPr>
          <w:rFonts w:eastAsia="Times New Roman"/>
          <w:szCs w:val="24"/>
          <w:lang w:eastAsia="ru-RU"/>
        </w:rPr>
        <w:t>ствующей системы с проведением работ по модернизации оборудования источника централ</w:t>
      </w:r>
      <w:r w:rsidRPr="00A5746B">
        <w:rPr>
          <w:rFonts w:eastAsia="Times New Roman"/>
          <w:szCs w:val="24"/>
          <w:lang w:eastAsia="ru-RU"/>
        </w:rPr>
        <w:t>и</w:t>
      </w:r>
      <w:r w:rsidRPr="00A5746B">
        <w:rPr>
          <w:rFonts w:eastAsia="Times New Roman"/>
          <w:szCs w:val="24"/>
          <w:lang w:eastAsia="ru-RU"/>
        </w:rPr>
        <w:t>зованного теплоснабжения (</w:t>
      </w:r>
      <w:r w:rsidRPr="00A5746B">
        <w:t>замена изношенного оборудования, проведение текущих и план</w:t>
      </w:r>
      <w:r w:rsidRPr="00A5746B">
        <w:t>о</w:t>
      </w:r>
      <w:r w:rsidRPr="00A5746B">
        <w:t xml:space="preserve">вых ремонтов и т.д.). </w:t>
      </w:r>
      <w:r w:rsidRPr="00A5746B">
        <w:rPr>
          <w:szCs w:val="24"/>
        </w:rPr>
        <w:t>Для обеспечения качественного и надежного теплоснабжения потребит</w:t>
      </w:r>
      <w:r w:rsidRPr="00A5746B">
        <w:rPr>
          <w:szCs w:val="24"/>
        </w:rPr>
        <w:t>е</w:t>
      </w:r>
      <w:r w:rsidRPr="00A5746B">
        <w:rPr>
          <w:szCs w:val="24"/>
        </w:rPr>
        <w:t>лей, данный вариант развития предусматривает также поэтапную замену сетей теплоснабжения со сроком эксплуатации более 25 лет.</w:t>
      </w:r>
    </w:p>
    <w:p w:rsidR="00B53D55" w:rsidRPr="00A5746B" w:rsidRDefault="00B53D55" w:rsidP="00EE4850">
      <w:pPr>
        <w:tabs>
          <w:tab w:val="left" w:pos="0"/>
        </w:tabs>
        <w:ind w:firstLine="567"/>
        <w:rPr>
          <w:szCs w:val="24"/>
        </w:rPr>
      </w:pPr>
      <w:r w:rsidRPr="00A5746B">
        <w:rPr>
          <w:szCs w:val="24"/>
        </w:rPr>
        <w:t>Увеличение зон действия котельных путем включения в нее зон действия существующих источников тепловой энергии не предусматривается.</w:t>
      </w:r>
    </w:p>
    <w:p w:rsidR="00034DF7" w:rsidRPr="00A5746B" w:rsidRDefault="00835349" w:rsidP="0006129B">
      <w:pPr>
        <w:pStyle w:val="21"/>
        <w:spacing w:line="240" w:lineRule="auto"/>
        <w:rPr>
          <w:rStyle w:val="ed"/>
        </w:rPr>
      </w:pPr>
      <w:bookmarkStart w:id="225" w:name="_Toc121588537"/>
      <w:r w:rsidRPr="00A5746B">
        <w:rPr>
          <w:rStyle w:val="ed"/>
        </w:rPr>
        <w:t>7.8</w:t>
      </w:r>
      <w:r w:rsidR="00711897" w:rsidRPr="00A5746B">
        <w:rPr>
          <w:rStyle w:val="ed"/>
        </w:rPr>
        <w:t xml:space="preserve"> </w:t>
      </w:r>
      <w:r w:rsidRPr="00A5746B">
        <w:rPr>
          <w:rStyle w:val="ed"/>
        </w:rPr>
        <w:t>О</w:t>
      </w:r>
      <w:r w:rsidR="008B4EE3" w:rsidRPr="00A5746B">
        <w:rPr>
          <w:rStyle w:val="ed"/>
        </w:rPr>
        <w:t>боснование предлагаемых для перевода в пиковый режим работы котельных по отношению к источникам тепловой энергии, функционирующим в режиме комбинир</w:t>
      </w:r>
      <w:r w:rsidR="008B4EE3" w:rsidRPr="00A5746B">
        <w:rPr>
          <w:rStyle w:val="ed"/>
        </w:rPr>
        <w:t>о</w:t>
      </w:r>
      <w:r w:rsidR="008B4EE3" w:rsidRPr="00A5746B">
        <w:rPr>
          <w:rStyle w:val="ed"/>
        </w:rPr>
        <w:t>ванной выработки электрической и тепловой энергии</w:t>
      </w:r>
      <w:bookmarkEnd w:id="225"/>
    </w:p>
    <w:p w:rsidR="00D31737" w:rsidRPr="00A5746B" w:rsidRDefault="00EE4850" w:rsidP="0006129B">
      <w:pPr>
        <w:ind w:firstLine="567"/>
        <w:rPr>
          <w:rFonts w:eastAsia="Times New Roman"/>
          <w:szCs w:val="24"/>
          <w:lang w:eastAsia="ru-RU"/>
        </w:rPr>
      </w:pPr>
      <w:r w:rsidRPr="00A5746B">
        <w:rPr>
          <w:rFonts w:eastAsia="Times New Roman"/>
          <w:szCs w:val="24"/>
          <w:lang w:eastAsia="ru-RU"/>
        </w:rPr>
        <w:t>На территории</w:t>
      </w:r>
      <w:r w:rsidR="003F3107" w:rsidRPr="00A5746B">
        <w:rPr>
          <w:rFonts w:eastAsia="Times New Roman"/>
          <w:szCs w:val="24"/>
          <w:lang w:eastAsia="ru-RU"/>
        </w:rPr>
        <w:t xml:space="preserve"> </w:t>
      </w:r>
      <w:r w:rsidR="008E3778" w:rsidRPr="00A5746B">
        <w:rPr>
          <w:rFonts w:eastAsia="Times New Roman"/>
          <w:szCs w:val="24"/>
          <w:lang w:eastAsia="ru-RU"/>
        </w:rPr>
        <w:t>округа</w:t>
      </w:r>
      <w:r w:rsidR="003F3107" w:rsidRPr="00A5746B">
        <w:rPr>
          <w:rFonts w:eastAsia="Times New Roman"/>
          <w:szCs w:val="24"/>
          <w:lang w:eastAsia="ru-RU"/>
        </w:rPr>
        <w:t xml:space="preserve"> </w:t>
      </w:r>
      <w:r w:rsidR="00D31737" w:rsidRPr="00A5746B">
        <w:rPr>
          <w:rFonts w:eastAsia="Times New Roman"/>
          <w:szCs w:val="24"/>
          <w:lang w:eastAsia="ru-RU"/>
        </w:rPr>
        <w:t>источники тепловой энергии, функционирующие в режиме комб</w:t>
      </w:r>
      <w:r w:rsidR="00D31737" w:rsidRPr="00A5746B">
        <w:rPr>
          <w:rFonts w:eastAsia="Times New Roman"/>
          <w:szCs w:val="24"/>
          <w:lang w:eastAsia="ru-RU"/>
        </w:rPr>
        <w:t>и</w:t>
      </w:r>
      <w:r w:rsidR="00D31737" w:rsidRPr="00A5746B">
        <w:rPr>
          <w:rFonts w:eastAsia="Times New Roman"/>
          <w:szCs w:val="24"/>
          <w:lang w:eastAsia="ru-RU"/>
        </w:rPr>
        <w:t>нированной выработки электрической и тепловой энергии, отсутствуют.</w:t>
      </w:r>
    </w:p>
    <w:p w:rsidR="00034DF7" w:rsidRPr="00A5746B" w:rsidRDefault="00835349" w:rsidP="0006129B">
      <w:pPr>
        <w:pStyle w:val="21"/>
        <w:spacing w:line="240" w:lineRule="auto"/>
        <w:rPr>
          <w:rStyle w:val="ed"/>
        </w:rPr>
      </w:pPr>
      <w:bookmarkStart w:id="226" w:name="_Toc121588538"/>
      <w:r w:rsidRPr="00A5746B">
        <w:rPr>
          <w:rStyle w:val="ed"/>
        </w:rPr>
        <w:t>7.9</w:t>
      </w:r>
      <w:r w:rsidR="00711897" w:rsidRPr="00A5746B">
        <w:rPr>
          <w:rStyle w:val="ed"/>
        </w:rPr>
        <w:t xml:space="preserve"> </w:t>
      </w:r>
      <w:r w:rsidRPr="00A5746B">
        <w:rPr>
          <w:rStyle w:val="ed"/>
        </w:rPr>
        <w:t>О</w:t>
      </w:r>
      <w:r w:rsidR="008B4EE3" w:rsidRPr="00A5746B">
        <w:rPr>
          <w:rStyle w:val="ed"/>
        </w:rPr>
        <w:t>боснование предложений по расширению зон действия действующих источн</w:t>
      </w:r>
      <w:r w:rsidR="008B4EE3" w:rsidRPr="00A5746B">
        <w:rPr>
          <w:rStyle w:val="ed"/>
        </w:rPr>
        <w:t>и</w:t>
      </w:r>
      <w:r w:rsidR="008B4EE3" w:rsidRPr="00A5746B">
        <w:rPr>
          <w:rStyle w:val="ed"/>
        </w:rPr>
        <w:t>ков тепловой энергии, функционирующих в режиме комбинированной выработки эле</w:t>
      </w:r>
      <w:r w:rsidR="008B4EE3" w:rsidRPr="00A5746B">
        <w:rPr>
          <w:rStyle w:val="ed"/>
        </w:rPr>
        <w:t>к</w:t>
      </w:r>
      <w:r w:rsidR="008B4EE3" w:rsidRPr="00A5746B">
        <w:rPr>
          <w:rStyle w:val="ed"/>
        </w:rPr>
        <w:t>трической и тепловой энергии</w:t>
      </w:r>
      <w:bookmarkEnd w:id="226"/>
    </w:p>
    <w:p w:rsidR="00C760B0" w:rsidRPr="00A5746B" w:rsidRDefault="00EE4850" w:rsidP="0006129B">
      <w:pPr>
        <w:ind w:firstLine="567"/>
        <w:rPr>
          <w:rFonts w:eastAsia="Times New Roman"/>
          <w:szCs w:val="24"/>
          <w:lang w:eastAsia="ru-RU"/>
        </w:rPr>
      </w:pPr>
      <w:r w:rsidRPr="00A5746B">
        <w:rPr>
          <w:rFonts w:eastAsia="Times New Roman"/>
          <w:szCs w:val="24"/>
          <w:lang w:eastAsia="ru-RU"/>
        </w:rPr>
        <w:t>На территории</w:t>
      </w:r>
      <w:r w:rsidR="003F3107" w:rsidRPr="00A5746B">
        <w:rPr>
          <w:rFonts w:eastAsia="Times New Roman"/>
          <w:szCs w:val="24"/>
          <w:lang w:eastAsia="ru-RU"/>
        </w:rPr>
        <w:t xml:space="preserve"> </w:t>
      </w:r>
      <w:r w:rsidR="008E3778" w:rsidRPr="00A5746B">
        <w:rPr>
          <w:rFonts w:eastAsia="Times New Roman"/>
          <w:szCs w:val="24"/>
          <w:lang w:eastAsia="ru-RU"/>
        </w:rPr>
        <w:t>округа</w:t>
      </w:r>
      <w:r w:rsidR="003F3107" w:rsidRPr="00A5746B">
        <w:rPr>
          <w:rFonts w:eastAsia="Times New Roman"/>
          <w:szCs w:val="24"/>
          <w:lang w:eastAsia="ru-RU"/>
        </w:rPr>
        <w:t xml:space="preserve"> </w:t>
      </w:r>
      <w:r w:rsidR="00C760B0" w:rsidRPr="00A5746B">
        <w:rPr>
          <w:rFonts w:eastAsia="Times New Roman"/>
          <w:szCs w:val="24"/>
          <w:lang w:eastAsia="ru-RU"/>
        </w:rPr>
        <w:t>источники тепловой энергии, функционирующие в режиме комб</w:t>
      </w:r>
      <w:r w:rsidR="00C760B0" w:rsidRPr="00A5746B">
        <w:rPr>
          <w:rFonts w:eastAsia="Times New Roman"/>
          <w:szCs w:val="24"/>
          <w:lang w:eastAsia="ru-RU"/>
        </w:rPr>
        <w:t>и</w:t>
      </w:r>
      <w:r w:rsidR="00C760B0" w:rsidRPr="00A5746B">
        <w:rPr>
          <w:rFonts w:eastAsia="Times New Roman"/>
          <w:szCs w:val="24"/>
          <w:lang w:eastAsia="ru-RU"/>
        </w:rPr>
        <w:t>нированной выработки электрической и тепловой энергии, отсутствуют.</w:t>
      </w:r>
    </w:p>
    <w:p w:rsidR="00034DF7" w:rsidRPr="00A5746B" w:rsidRDefault="00835349" w:rsidP="0006129B">
      <w:pPr>
        <w:pStyle w:val="21"/>
        <w:spacing w:line="240" w:lineRule="auto"/>
        <w:rPr>
          <w:rStyle w:val="ed"/>
        </w:rPr>
      </w:pPr>
      <w:bookmarkStart w:id="227" w:name="_Toc121588539"/>
      <w:r w:rsidRPr="00A5746B">
        <w:rPr>
          <w:rStyle w:val="ed"/>
        </w:rPr>
        <w:lastRenderedPageBreak/>
        <w:t>7.10 О</w:t>
      </w:r>
      <w:r w:rsidR="008B4EE3" w:rsidRPr="00A5746B">
        <w:rPr>
          <w:rStyle w:val="ed"/>
        </w:rPr>
        <w:t>боснование предлагаемых для вывода в резерв и (или) вывода из эксплуат</w:t>
      </w:r>
      <w:r w:rsidR="008B4EE3" w:rsidRPr="00A5746B">
        <w:rPr>
          <w:rStyle w:val="ed"/>
        </w:rPr>
        <w:t>а</w:t>
      </w:r>
      <w:r w:rsidR="008B4EE3" w:rsidRPr="00A5746B">
        <w:rPr>
          <w:rStyle w:val="ed"/>
        </w:rPr>
        <w:t>ции котельных при передаче тепловых нагрузок на другие источники тепловой энергии</w:t>
      </w:r>
      <w:bookmarkEnd w:id="227"/>
    </w:p>
    <w:p w:rsidR="00A32FE5" w:rsidRPr="00A5746B" w:rsidRDefault="00A32FE5" w:rsidP="00A32FE5">
      <w:pPr>
        <w:tabs>
          <w:tab w:val="left" w:pos="0"/>
        </w:tabs>
        <w:ind w:firstLine="567"/>
        <w:rPr>
          <w:szCs w:val="24"/>
        </w:rPr>
      </w:pPr>
      <w:r w:rsidRPr="00A5746B">
        <w:rPr>
          <w:rFonts w:eastAsia="Times New Roman"/>
          <w:szCs w:val="24"/>
          <w:lang w:eastAsia="ru-RU"/>
        </w:rPr>
        <w:t>Основным направлением развития системы теплоснабжения выбрано сохранение сущ</w:t>
      </w:r>
      <w:r w:rsidRPr="00A5746B">
        <w:rPr>
          <w:rFonts w:eastAsia="Times New Roman"/>
          <w:szCs w:val="24"/>
          <w:lang w:eastAsia="ru-RU"/>
        </w:rPr>
        <w:t>е</w:t>
      </w:r>
      <w:r w:rsidRPr="00A5746B">
        <w:rPr>
          <w:rFonts w:eastAsia="Times New Roman"/>
          <w:szCs w:val="24"/>
          <w:lang w:eastAsia="ru-RU"/>
        </w:rPr>
        <w:t>ствующей системы с проведением работ по модернизации оборудования источника централ</w:t>
      </w:r>
      <w:r w:rsidRPr="00A5746B">
        <w:rPr>
          <w:rFonts w:eastAsia="Times New Roman"/>
          <w:szCs w:val="24"/>
          <w:lang w:eastAsia="ru-RU"/>
        </w:rPr>
        <w:t>и</w:t>
      </w:r>
      <w:r w:rsidRPr="00A5746B">
        <w:rPr>
          <w:rFonts w:eastAsia="Times New Roman"/>
          <w:szCs w:val="24"/>
          <w:lang w:eastAsia="ru-RU"/>
        </w:rPr>
        <w:t>зованного теплоснабжения (</w:t>
      </w:r>
      <w:r w:rsidRPr="00A5746B">
        <w:t>замена изношенного оборудования, проведение текущих и план</w:t>
      </w:r>
      <w:r w:rsidRPr="00A5746B">
        <w:t>о</w:t>
      </w:r>
      <w:r w:rsidRPr="00A5746B">
        <w:t xml:space="preserve">вых ремонтов и т.д.). </w:t>
      </w:r>
      <w:r w:rsidRPr="00A5746B">
        <w:rPr>
          <w:szCs w:val="24"/>
        </w:rPr>
        <w:t>Для обеспечения качественного и надежного теплоснабжения потребит</w:t>
      </w:r>
      <w:r w:rsidRPr="00A5746B">
        <w:rPr>
          <w:szCs w:val="24"/>
        </w:rPr>
        <w:t>е</w:t>
      </w:r>
      <w:r w:rsidRPr="00A5746B">
        <w:rPr>
          <w:szCs w:val="24"/>
        </w:rPr>
        <w:t>лей, данный вариант развития предусматривает также поэтапную замену сетей теплоснабжения со сроком эксплуатации более 25 лет.</w:t>
      </w:r>
    </w:p>
    <w:p w:rsidR="00A32FE5" w:rsidRPr="00A5746B" w:rsidRDefault="00A32FE5" w:rsidP="00A32FE5">
      <w:pPr>
        <w:tabs>
          <w:tab w:val="left" w:pos="0"/>
        </w:tabs>
        <w:ind w:firstLine="567"/>
        <w:rPr>
          <w:rFonts w:eastAsia="Times New Roman"/>
          <w:szCs w:val="24"/>
          <w:lang w:eastAsia="ru-RU"/>
        </w:rPr>
      </w:pPr>
      <w:r w:rsidRPr="00A5746B">
        <w:rPr>
          <w:szCs w:val="24"/>
        </w:rPr>
        <w:t>Вывод котельных из эксплуатации не планируется.</w:t>
      </w:r>
    </w:p>
    <w:p w:rsidR="00034DF7" w:rsidRPr="00A5746B" w:rsidRDefault="00835349" w:rsidP="0006129B">
      <w:pPr>
        <w:pStyle w:val="21"/>
        <w:spacing w:line="240" w:lineRule="auto"/>
        <w:rPr>
          <w:rStyle w:val="ed"/>
        </w:rPr>
      </w:pPr>
      <w:bookmarkStart w:id="228" w:name="_Toc121588540"/>
      <w:r w:rsidRPr="00A5746B">
        <w:rPr>
          <w:rStyle w:val="ed"/>
        </w:rPr>
        <w:t>7.11</w:t>
      </w:r>
      <w:r w:rsidR="0039390E" w:rsidRPr="00A5746B">
        <w:rPr>
          <w:rStyle w:val="ed"/>
        </w:rPr>
        <w:t xml:space="preserve"> </w:t>
      </w:r>
      <w:r w:rsidRPr="00A5746B">
        <w:rPr>
          <w:rStyle w:val="ed"/>
        </w:rPr>
        <w:t>О</w:t>
      </w:r>
      <w:r w:rsidR="008B4EE3" w:rsidRPr="00A5746B">
        <w:rPr>
          <w:rStyle w:val="ed"/>
        </w:rPr>
        <w:t xml:space="preserve">боснование организации индивидуального теплоснабжения в зонах застройки </w:t>
      </w:r>
      <w:r w:rsidR="00FE6FCF" w:rsidRPr="00A5746B">
        <w:rPr>
          <w:rStyle w:val="ed"/>
        </w:rPr>
        <w:t>округа</w:t>
      </w:r>
      <w:r w:rsidR="008B4EE3" w:rsidRPr="00A5746B">
        <w:rPr>
          <w:rStyle w:val="ed"/>
        </w:rPr>
        <w:t xml:space="preserve"> малоэтажными жилыми зданиями</w:t>
      </w:r>
      <w:bookmarkEnd w:id="228"/>
    </w:p>
    <w:p w:rsidR="009531F0" w:rsidRPr="00A5746B" w:rsidRDefault="009531F0" w:rsidP="009531F0">
      <w:pPr>
        <w:tabs>
          <w:tab w:val="left" w:pos="0"/>
        </w:tabs>
        <w:ind w:firstLine="567"/>
        <w:rPr>
          <w:rFonts w:eastAsia="Times New Roman"/>
          <w:szCs w:val="24"/>
          <w:lang w:eastAsia="ru-RU"/>
        </w:rPr>
      </w:pPr>
      <w:r w:rsidRPr="00A5746B">
        <w:rPr>
          <w:rFonts w:eastAsia="Times New Roman"/>
          <w:szCs w:val="24"/>
          <w:lang w:eastAsia="ru-RU"/>
        </w:rPr>
        <w:t>Рассмотрим четыре варианта отопления: первый - с использованием электрокотла при утвержденном тарифе на электроэнергию; второй - с использованием твёрдотопливного дров</w:t>
      </w:r>
      <w:r w:rsidRPr="00A5746B">
        <w:rPr>
          <w:rFonts w:eastAsia="Times New Roman"/>
          <w:szCs w:val="24"/>
          <w:lang w:eastAsia="ru-RU"/>
        </w:rPr>
        <w:t>я</w:t>
      </w:r>
      <w:r w:rsidRPr="00A5746B">
        <w:rPr>
          <w:rFonts w:eastAsia="Times New Roman"/>
          <w:szCs w:val="24"/>
          <w:lang w:eastAsia="ru-RU"/>
        </w:rPr>
        <w:t>ного котла; третий – с использованием газового котла и четвёртый – централизованное тепл</w:t>
      </w:r>
      <w:r w:rsidRPr="00A5746B">
        <w:rPr>
          <w:rFonts w:eastAsia="Times New Roman"/>
          <w:szCs w:val="24"/>
          <w:lang w:eastAsia="ru-RU"/>
        </w:rPr>
        <w:t>о</w:t>
      </w:r>
      <w:r w:rsidRPr="00A5746B">
        <w:rPr>
          <w:rFonts w:eastAsia="Times New Roman"/>
          <w:szCs w:val="24"/>
          <w:lang w:eastAsia="ru-RU"/>
        </w:rPr>
        <w:t xml:space="preserve">снабжение. </w:t>
      </w:r>
    </w:p>
    <w:p w:rsidR="009531F0" w:rsidRPr="00A5746B" w:rsidRDefault="009531F0" w:rsidP="009531F0">
      <w:pPr>
        <w:tabs>
          <w:tab w:val="left" w:pos="0"/>
        </w:tabs>
        <w:ind w:firstLine="567"/>
        <w:rPr>
          <w:rFonts w:eastAsia="Times New Roman"/>
          <w:szCs w:val="24"/>
          <w:lang w:eastAsia="ru-RU"/>
        </w:rPr>
      </w:pPr>
      <w:r w:rsidRPr="00A5746B">
        <w:rPr>
          <w:rFonts w:eastAsia="Times New Roman"/>
          <w:szCs w:val="24"/>
          <w:lang w:eastAsia="ru-RU"/>
        </w:rPr>
        <w:t>Ниже приведён расчёт затрат на отопление при различных вариантах организации тепл</w:t>
      </w:r>
      <w:r w:rsidRPr="00A5746B">
        <w:rPr>
          <w:rFonts w:eastAsia="Times New Roman"/>
          <w:szCs w:val="24"/>
          <w:lang w:eastAsia="ru-RU"/>
        </w:rPr>
        <w:t>о</w:t>
      </w:r>
      <w:r w:rsidRPr="00A5746B">
        <w:rPr>
          <w:rFonts w:eastAsia="Times New Roman"/>
          <w:szCs w:val="24"/>
          <w:lang w:eastAsia="ru-RU"/>
        </w:rPr>
        <w:t>снабжени</w:t>
      </w:r>
      <w:r w:rsidR="00B27F1D" w:rsidRPr="00A5746B">
        <w:rPr>
          <w:rFonts w:eastAsia="Times New Roman"/>
          <w:szCs w:val="24"/>
          <w:lang w:eastAsia="ru-RU"/>
        </w:rPr>
        <w:t xml:space="preserve">я малоэтажных домов. В таблице </w:t>
      </w:r>
      <w:r w:rsidR="00A5746B">
        <w:rPr>
          <w:rFonts w:eastAsia="Times New Roman"/>
          <w:szCs w:val="24"/>
          <w:lang w:eastAsia="ru-RU"/>
        </w:rPr>
        <w:t>53</w:t>
      </w:r>
      <w:r w:rsidRPr="00A5746B">
        <w:rPr>
          <w:rFonts w:eastAsia="Times New Roman"/>
          <w:szCs w:val="24"/>
          <w:lang w:eastAsia="ru-RU"/>
        </w:rPr>
        <w:t xml:space="preserve"> приведен расчет стоимости отопления жилого дома площадью 60 кв. м.</w:t>
      </w:r>
    </w:p>
    <w:p w:rsidR="009531F0" w:rsidRPr="00A5746B" w:rsidRDefault="009531F0" w:rsidP="009531F0">
      <w:pPr>
        <w:tabs>
          <w:tab w:val="left" w:pos="0"/>
        </w:tabs>
        <w:ind w:firstLine="709"/>
        <w:rPr>
          <w:rFonts w:eastAsia="Times New Roman"/>
          <w:szCs w:val="24"/>
          <w:lang w:eastAsia="ru-RU"/>
        </w:rPr>
      </w:pPr>
    </w:p>
    <w:p w:rsidR="009531F0" w:rsidRPr="00A5746B" w:rsidRDefault="009531F0" w:rsidP="009531F0">
      <w:pPr>
        <w:pStyle w:val="aff9"/>
        <w:spacing w:line="240" w:lineRule="auto"/>
        <w:rPr>
          <w:rFonts w:eastAsia="Times New Roman"/>
          <w:szCs w:val="24"/>
          <w:lang w:eastAsia="ru-RU"/>
        </w:rPr>
      </w:pPr>
      <w:r w:rsidRPr="00A5746B">
        <w:t xml:space="preserve">Таблица </w:t>
      </w:r>
      <w:fldSimple w:instr=" SEQ Таблица \* ARABIC ">
        <w:r w:rsidR="00A5746B" w:rsidRPr="00A5746B">
          <w:rPr>
            <w:noProof/>
          </w:rPr>
          <w:t>53</w:t>
        </w:r>
      </w:fldSimple>
      <w:r w:rsidRPr="00A5746B">
        <w:t xml:space="preserve"> - </w:t>
      </w:r>
      <w:r w:rsidRPr="00A5746B">
        <w:rPr>
          <w:rFonts w:eastAsia="Times New Roman"/>
          <w:szCs w:val="24"/>
          <w:lang w:eastAsia="ru-RU"/>
        </w:rPr>
        <w:t>Расчет стоимости отопления жилого дома площадью</w:t>
      </w:r>
    </w:p>
    <w:tbl>
      <w:tblPr>
        <w:tblW w:w="4880" w:type="pct"/>
        <w:tblLayout w:type="fixed"/>
        <w:tblLook w:val="04A0" w:firstRow="1" w:lastRow="0" w:firstColumn="1" w:lastColumn="0" w:noHBand="0" w:noVBand="1"/>
      </w:tblPr>
      <w:tblGrid>
        <w:gridCol w:w="803"/>
        <w:gridCol w:w="7413"/>
        <w:gridCol w:w="1678"/>
      </w:tblGrid>
      <w:tr w:rsidR="00873E8F" w:rsidRPr="00A5746B" w:rsidTr="00FC6E60">
        <w:trPr>
          <w:tblHeader/>
        </w:trPr>
        <w:tc>
          <w:tcPr>
            <w:tcW w:w="406" w:type="pct"/>
            <w:tcBorders>
              <w:top w:val="single" w:sz="8" w:space="0" w:color="auto"/>
              <w:left w:val="single" w:sz="8" w:space="0" w:color="auto"/>
              <w:bottom w:val="single" w:sz="8" w:space="0" w:color="auto"/>
              <w:right w:val="single" w:sz="8" w:space="0" w:color="auto"/>
            </w:tcBorders>
            <w:vAlign w:val="center"/>
          </w:tcPr>
          <w:p w:rsidR="009531F0" w:rsidRPr="00A5746B" w:rsidRDefault="009531F0" w:rsidP="00047CCA">
            <w:pPr>
              <w:jc w:val="center"/>
              <w:rPr>
                <w:rFonts w:eastAsia="Times New Roman"/>
                <w:sz w:val="22"/>
                <w:lang w:eastAsia="ru-RU"/>
              </w:rPr>
            </w:pPr>
            <w:r w:rsidRPr="00A5746B">
              <w:rPr>
                <w:rFonts w:eastAsia="Times New Roman"/>
                <w:sz w:val="22"/>
                <w:lang w:eastAsia="ru-RU"/>
              </w:rPr>
              <w:t>№ п/п</w:t>
            </w:r>
          </w:p>
        </w:tc>
        <w:tc>
          <w:tcPr>
            <w:tcW w:w="3746"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rsidR="009531F0" w:rsidRPr="00A5746B" w:rsidRDefault="009531F0" w:rsidP="00047CCA">
            <w:pPr>
              <w:jc w:val="center"/>
              <w:rPr>
                <w:rFonts w:eastAsia="Times New Roman"/>
                <w:sz w:val="22"/>
                <w:lang w:eastAsia="ru-RU"/>
              </w:rPr>
            </w:pPr>
            <w:r w:rsidRPr="00A5746B">
              <w:rPr>
                <w:rFonts w:eastAsia="Times New Roman"/>
                <w:sz w:val="22"/>
                <w:lang w:eastAsia="ru-RU"/>
              </w:rPr>
              <w:t>Наименование</w:t>
            </w:r>
          </w:p>
        </w:tc>
        <w:tc>
          <w:tcPr>
            <w:tcW w:w="848" w:type="pct"/>
            <w:tcBorders>
              <w:top w:val="single" w:sz="8" w:space="0" w:color="auto"/>
              <w:left w:val="nil"/>
              <w:bottom w:val="single" w:sz="4" w:space="0" w:color="auto"/>
              <w:right w:val="single" w:sz="8" w:space="0" w:color="auto"/>
            </w:tcBorders>
            <w:shd w:val="clear" w:color="auto" w:fill="auto"/>
            <w:noWrap/>
            <w:vAlign w:val="center"/>
            <w:hideMark/>
          </w:tcPr>
          <w:p w:rsidR="009531F0" w:rsidRPr="00A5746B" w:rsidRDefault="009531F0" w:rsidP="00047CCA">
            <w:pPr>
              <w:jc w:val="center"/>
              <w:rPr>
                <w:rFonts w:eastAsia="Times New Roman"/>
                <w:sz w:val="22"/>
                <w:lang w:eastAsia="ru-RU"/>
              </w:rPr>
            </w:pPr>
            <w:r w:rsidRPr="00A5746B">
              <w:rPr>
                <w:rFonts w:eastAsia="Times New Roman"/>
                <w:sz w:val="22"/>
                <w:lang w:eastAsia="ru-RU"/>
              </w:rPr>
              <w:t>Значение</w:t>
            </w:r>
          </w:p>
        </w:tc>
      </w:tr>
      <w:tr w:rsidR="00873E8F" w:rsidRPr="00A5746B" w:rsidTr="00FC6E60">
        <w:trPr>
          <w:tblHeader/>
        </w:trPr>
        <w:tc>
          <w:tcPr>
            <w:tcW w:w="406" w:type="pct"/>
            <w:tcBorders>
              <w:top w:val="single" w:sz="8" w:space="0" w:color="auto"/>
              <w:left w:val="single" w:sz="8" w:space="0" w:color="auto"/>
              <w:bottom w:val="single" w:sz="8" w:space="0" w:color="auto"/>
              <w:right w:val="single" w:sz="8" w:space="0" w:color="auto"/>
            </w:tcBorders>
            <w:vAlign w:val="center"/>
          </w:tcPr>
          <w:p w:rsidR="009531F0" w:rsidRPr="00A5746B" w:rsidRDefault="009531F0" w:rsidP="00047CCA">
            <w:pPr>
              <w:jc w:val="center"/>
              <w:rPr>
                <w:rFonts w:eastAsia="Times New Roman"/>
                <w:b/>
                <w:sz w:val="22"/>
                <w:lang w:eastAsia="ru-RU"/>
              </w:rPr>
            </w:pPr>
            <w:r w:rsidRPr="00A5746B">
              <w:rPr>
                <w:rFonts w:eastAsia="Times New Roman"/>
                <w:b/>
                <w:sz w:val="22"/>
                <w:lang w:eastAsia="ru-RU"/>
              </w:rPr>
              <w:t>1</w:t>
            </w:r>
          </w:p>
        </w:tc>
        <w:tc>
          <w:tcPr>
            <w:tcW w:w="3746" w:type="pct"/>
            <w:tcBorders>
              <w:top w:val="single" w:sz="8" w:space="0" w:color="auto"/>
              <w:left w:val="single" w:sz="8" w:space="0" w:color="auto"/>
              <w:bottom w:val="single" w:sz="8" w:space="0" w:color="auto"/>
              <w:right w:val="single" w:sz="8" w:space="0" w:color="auto"/>
            </w:tcBorders>
            <w:shd w:val="clear" w:color="auto" w:fill="auto"/>
            <w:noWrap/>
            <w:vAlign w:val="center"/>
          </w:tcPr>
          <w:p w:rsidR="009531F0" w:rsidRPr="00A5746B" w:rsidRDefault="009531F0" w:rsidP="00047CCA">
            <w:pPr>
              <w:jc w:val="left"/>
              <w:rPr>
                <w:rFonts w:eastAsia="Times New Roman"/>
                <w:b/>
                <w:sz w:val="22"/>
                <w:lang w:eastAsia="ru-RU"/>
              </w:rPr>
            </w:pPr>
            <w:r w:rsidRPr="00A5746B">
              <w:rPr>
                <w:rFonts w:eastAsia="Times New Roman"/>
                <w:b/>
                <w:sz w:val="22"/>
                <w:lang w:eastAsia="ru-RU"/>
              </w:rPr>
              <w:t>Централизованное теплоснабжение</w:t>
            </w:r>
          </w:p>
        </w:tc>
        <w:tc>
          <w:tcPr>
            <w:tcW w:w="848" w:type="pct"/>
            <w:tcBorders>
              <w:top w:val="single" w:sz="8" w:space="0" w:color="auto"/>
              <w:left w:val="nil"/>
              <w:bottom w:val="single" w:sz="4" w:space="0" w:color="auto"/>
              <w:right w:val="single" w:sz="8" w:space="0" w:color="auto"/>
            </w:tcBorders>
            <w:shd w:val="clear" w:color="auto" w:fill="auto"/>
            <w:noWrap/>
            <w:vAlign w:val="center"/>
          </w:tcPr>
          <w:p w:rsidR="009531F0" w:rsidRPr="00A5746B" w:rsidRDefault="009531F0" w:rsidP="00047CCA">
            <w:pPr>
              <w:jc w:val="center"/>
              <w:rPr>
                <w:rFonts w:eastAsia="Times New Roman"/>
                <w:b/>
                <w:sz w:val="22"/>
                <w:lang w:eastAsia="ru-RU"/>
              </w:rPr>
            </w:pPr>
          </w:p>
        </w:tc>
      </w:tr>
      <w:tr w:rsidR="00A32FE5" w:rsidRPr="00A5746B" w:rsidTr="00FC6E60">
        <w:tc>
          <w:tcPr>
            <w:tcW w:w="406" w:type="pct"/>
            <w:tcBorders>
              <w:top w:val="nil"/>
              <w:left w:val="single" w:sz="8" w:space="0" w:color="auto"/>
              <w:bottom w:val="single" w:sz="8" w:space="0" w:color="auto"/>
              <w:right w:val="single" w:sz="4" w:space="0" w:color="auto"/>
            </w:tcBorders>
            <w:vAlign w:val="center"/>
          </w:tcPr>
          <w:p w:rsidR="00A32FE5" w:rsidRPr="00A5746B" w:rsidRDefault="00A32FE5" w:rsidP="00047CCA">
            <w:pPr>
              <w:jc w:val="center"/>
              <w:rPr>
                <w:rFonts w:eastAsia="Times New Roman"/>
                <w:sz w:val="22"/>
                <w:lang w:eastAsia="ru-RU"/>
              </w:rPr>
            </w:pPr>
            <w:r w:rsidRPr="00A5746B">
              <w:rPr>
                <w:rFonts w:eastAsia="Times New Roman"/>
                <w:sz w:val="22"/>
                <w:lang w:eastAsia="ru-RU"/>
              </w:rPr>
              <w:t>1.1</w:t>
            </w:r>
          </w:p>
        </w:tc>
        <w:tc>
          <w:tcPr>
            <w:tcW w:w="3746" w:type="pct"/>
            <w:tcBorders>
              <w:top w:val="nil"/>
              <w:left w:val="single" w:sz="8" w:space="0" w:color="auto"/>
              <w:bottom w:val="single" w:sz="8" w:space="0" w:color="auto"/>
              <w:right w:val="single" w:sz="4" w:space="0" w:color="auto"/>
            </w:tcBorders>
            <w:shd w:val="clear" w:color="auto" w:fill="auto"/>
            <w:noWrap/>
            <w:vAlign w:val="center"/>
            <w:hideMark/>
          </w:tcPr>
          <w:p w:rsidR="00A32FE5" w:rsidRPr="00A5746B" w:rsidRDefault="00A32FE5" w:rsidP="00047CCA">
            <w:pPr>
              <w:jc w:val="left"/>
              <w:rPr>
                <w:rFonts w:eastAsia="Times New Roman"/>
                <w:sz w:val="22"/>
                <w:lang w:eastAsia="ru-RU"/>
              </w:rPr>
            </w:pPr>
            <w:r w:rsidRPr="00A5746B">
              <w:rPr>
                <w:rFonts w:eastAsia="Times New Roman"/>
                <w:sz w:val="22"/>
                <w:lang w:eastAsia="ru-RU"/>
              </w:rPr>
              <w:t>Потребность в тепловой энергии</w:t>
            </w:r>
          </w:p>
        </w:tc>
        <w:tc>
          <w:tcPr>
            <w:tcW w:w="84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32FE5" w:rsidRPr="00A5746B" w:rsidRDefault="00A32FE5">
            <w:pPr>
              <w:jc w:val="center"/>
              <w:rPr>
                <w:szCs w:val="24"/>
              </w:rPr>
            </w:pPr>
            <w:r w:rsidRPr="00A5746B">
              <w:t>25</w:t>
            </w:r>
          </w:p>
        </w:tc>
      </w:tr>
      <w:tr w:rsidR="00A32FE5" w:rsidRPr="00A5746B" w:rsidTr="00A32FE5">
        <w:tc>
          <w:tcPr>
            <w:tcW w:w="406" w:type="pct"/>
            <w:tcBorders>
              <w:top w:val="nil"/>
              <w:left w:val="single" w:sz="8" w:space="0" w:color="auto"/>
              <w:bottom w:val="single" w:sz="8" w:space="0" w:color="auto"/>
              <w:right w:val="single" w:sz="4" w:space="0" w:color="auto"/>
            </w:tcBorders>
            <w:vAlign w:val="center"/>
          </w:tcPr>
          <w:p w:rsidR="00A32FE5" w:rsidRPr="00A5746B" w:rsidRDefault="00A32FE5" w:rsidP="00047CCA">
            <w:pPr>
              <w:jc w:val="center"/>
              <w:rPr>
                <w:rFonts w:eastAsia="Times New Roman"/>
                <w:sz w:val="22"/>
                <w:lang w:eastAsia="ru-RU"/>
              </w:rPr>
            </w:pPr>
            <w:r w:rsidRPr="00A5746B">
              <w:rPr>
                <w:rFonts w:eastAsia="Times New Roman"/>
                <w:sz w:val="22"/>
                <w:lang w:eastAsia="ru-RU"/>
              </w:rPr>
              <w:t>1.2</w:t>
            </w:r>
          </w:p>
        </w:tc>
        <w:tc>
          <w:tcPr>
            <w:tcW w:w="3746" w:type="pct"/>
            <w:tcBorders>
              <w:top w:val="nil"/>
              <w:left w:val="single" w:sz="8" w:space="0" w:color="auto"/>
              <w:bottom w:val="single" w:sz="8" w:space="0" w:color="auto"/>
              <w:right w:val="single" w:sz="4" w:space="0" w:color="auto"/>
            </w:tcBorders>
            <w:shd w:val="clear" w:color="auto" w:fill="auto"/>
            <w:noWrap/>
            <w:vAlign w:val="center"/>
            <w:hideMark/>
          </w:tcPr>
          <w:p w:rsidR="00A32FE5" w:rsidRPr="00A5746B" w:rsidRDefault="00A32FE5" w:rsidP="00047CCA">
            <w:pPr>
              <w:jc w:val="left"/>
              <w:rPr>
                <w:rFonts w:eastAsia="Times New Roman"/>
                <w:sz w:val="22"/>
                <w:lang w:eastAsia="ru-RU"/>
              </w:rPr>
            </w:pPr>
            <w:r w:rsidRPr="00A5746B">
              <w:rPr>
                <w:rFonts w:eastAsia="Times New Roman"/>
                <w:sz w:val="22"/>
                <w:lang w:eastAsia="ru-RU"/>
              </w:rPr>
              <w:t>Средневзвешанный тариф на тепло, руб./Гкал</w:t>
            </w:r>
          </w:p>
        </w:tc>
        <w:tc>
          <w:tcPr>
            <w:tcW w:w="848" w:type="pct"/>
            <w:tcBorders>
              <w:top w:val="single" w:sz="4" w:space="0" w:color="auto"/>
              <w:left w:val="single" w:sz="4" w:space="0" w:color="auto"/>
              <w:bottom w:val="single" w:sz="4" w:space="0" w:color="auto"/>
              <w:right w:val="single" w:sz="4" w:space="0" w:color="auto"/>
            </w:tcBorders>
            <w:shd w:val="clear" w:color="auto" w:fill="auto"/>
            <w:noWrap/>
            <w:vAlign w:val="bottom"/>
          </w:tcPr>
          <w:p w:rsidR="00A32FE5" w:rsidRPr="00A5746B" w:rsidRDefault="00A32FE5">
            <w:pPr>
              <w:jc w:val="right"/>
              <w:rPr>
                <w:sz w:val="20"/>
                <w:szCs w:val="20"/>
              </w:rPr>
            </w:pPr>
            <w:r w:rsidRPr="00A5746B">
              <w:rPr>
                <w:sz w:val="20"/>
                <w:szCs w:val="20"/>
              </w:rPr>
              <w:t>2269,17</w:t>
            </w:r>
          </w:p>
        </w:tc>
      </w:tr>
      <w:tr w:rsidR="00A32FE5" w:rsidRPr="00A5746B" w:rsidTr="00A32FE5">
        <w:tc>
          <w:tcPr>
            <w:tcW w:w="406" w:type="pct"/>
            <w:tcBorders>
              <w:top w:val="nil"/>
              <w:left w:val="single" w:sz="8" w:space="0" w:color="auto"/>
              <w:bottom w:val="single" w:sz="8" w:space="0" w:color="auto"/>
              <w:right w:val="single" w:sz="4" w:space="0" w:color="auto"/>
            </w:tcBorders>
            <w:vAlign w:val="center"/>
          </w:tcPr>
          <w:p w:rsidR="00A32FE5" w:rsidRPr="00A5746B" w:rsidRDefault="00A32FE5" w:rsidP="00047CCA">
            <w:pPr>
              <w:jc w:val="center"/>
              <w:rPr>
                <w:rFonts w:eastAsia="Times New Roman"/>
                <w:sz w:val="22"/>
                <w:lang w:eastAsia="ru-RU"/>
              </w:rPr>
            </w:pPr>
            <w:r w:rsidRPr="00A5746B">
              <w:rPr>
                <w:rFonts w:eastAsia="Times New Roman"/>
                <w:sz w:val="22"/>
                <w:lang w:eastAsia="ru-RU"/>
              </w:rPr>
              <w:t>1.3</w:t>
            </w:r>
          </w:p>
        </w:tc>
        <w:tc>
          <w:tcPr>
            <w:tcW w:w="3746" w:type="pct"/>
            <w:tcBorders>
              <w:top w:val="nil"/>
              <w:left w:val="single" w:sz="8" w:space="0" w:color="auto"/>
              <w:bottom w:val="single" w:sz="8" w:space="0" w:color="auto"/>
              <w:right w:val="single" w:sz="4" w:space="0" w:color="auto"/>
            </w:tcBorders>
            <w:shd w:val="clear" w:color="auto" w:fill="auto"/>
            <w:noWrap/>
            <w:vAlign w:val="center"/>
            <w:hideMark/>
          </w:tcPr>
          <w:p w:rsidR="00A32FE5" w:rsidRPr="00A5746B" w:rsidRDefault="00A32FE5" w:rsidP="00047CCA">
            <w:pPr>
              <w:jc w:val="left"/>
              <w:rPr>
                <w:rFonts w:eastAsia="Times New Roman"/>
                <w:sz w:val="22"/>
                <w:lang w:eastAsia="ru-RU"/>
              </w:rPr>
            </w:pPr>
            <w:r w:rsidRPr="00A5746B">
              <w:rPr>
                <w:rFonts w:eastAsia="Times New Roman"/>
                <w:sz w:val="22"/>
                <w:lang w:eastAsia="ru-RU"/>
              </w:rPr>
              <w:t>Затраты на теплоснабжение, руб./год</w:t>
            </w:r>
          </w:p>
        </w:tc>
        <w:tc>
          <w:tcPr>
            <w:tcW w:w="848" w:type="pct"/>
            <w:tcBorders>
              <w:top w:val="single" w:sz="4" w:space="0" w:color="auto"/>
              <w:left w:val="single" w:sz="4" w:space="0" w:color="auto"/>
              <w:bottom w:val="single" w:sz="4" w:space="0" w:color="auto"/>
              <w:right w:val="single" w:sz="4" w:space="0" w:color="auto"/>
            </w:tcBorders>
            <w:shd w:val="clear" w:color="auto" w:fill="auto"/>
            <w:noWrap/>
            <w:vAlign w:val="center"/>
          </w:tcPr>
          <w:p w:rsidR="00A32FE5" w:rsidRPr="00A5746B" w:rsidRDefault="00A32FE5">
            <w:pPr>
              <w:jc w:val="center"/>
              <w:rPr>
                <w:szCs w:val="24"/>
              </w:rPr>
            </w:pPr>
            <w:r w:rsidRPr="00A5746B">
              <w:t>56729,25</w:t>
            </w:r>
          </w:p>
        </w:tc>
      </w:tr>
      <w:tr w:rsidR="00A32FE5" w:rsidRPr="00A5746B" w:rsidTr="00FC6E60">
        <w:tc>
          <w:tcPr>
            <w:tcW w:w="406" w:type="pct"/>
            <w:tcBorders>
              <w:top w:val="nil"/>
              <w:left w:val="single" w:sz="8" w:space="0" w:color="auto"/>
              <w:bottom w:val="single" w:sz="8" w:space="0" w:color="auto"/>
              <w:right w:val="single" w:sz="4" w:space="0" w:color="auto"/>
            </w:tcBorders>
            <w:vAlign w:val="center"/>
          </w:tcPr>
          <w:p w:rsidR="00A32FE5" w:rsidRPr="00A5746B" w:rsidRDefault="00A32FE5" w:rsidP="00047CCA">
            <w:pPr>
              <w:jc w:val="center"/>
              <w:rPr>
                <w:rFonts w:eastAsia="Times New Roman"/>
                <w:b/>
                <w:bCs/>
                <w:sz w:val="22"/>
                <w:lang w:eastAsia="ru-RU"/>
              </w:rPr>
            </w:pPr>
            <w:r w:rsidRPr="00A5746B">
              <w:rPr>
                <w:rFonts w:eastAsia="Times New Roman"/>
                <w:b/>
                <w:bCs/>
                <w:sz w:val="22"/>
                <w:lang w:eastAsia="ru-RU"/>
              </w:rPr>
              <w:t>2</w:t>
            </w:r>
          </w:p>
        </w:tc>
        <w:tc>
          <w:tcPr>
            <w:tcW w:w="3746" w:type="pct"/>
            <w:tcBorders>
              <w:top w:val="nil"/>
              <w:left w:val="single" w:sz="8" w:space="0" w:color="auto"/>
              <w:bottom w:val="single" w:sz="8" w:space="0" w:color="auto"/>
              <w:right w:val="single" w:sz="4" w:space="0" w:color="auto"/>
            </w:tcBorders>
            <w:shd w:val="clear" w:color="auto" w:fill="auto"/>
            <w:noWrap/>
            <w:vAlign w:val="center"/>
            <w:hideMark/>
          </w:tcPr>
          <w:p w:rsidR="00A32FE5" w:rsidRPr="00A5746B" w:rsidRDefault="00A32FE5" w:rsidP="00047CCA">
            <w:pPr>
              <w:jc w:val="left"/>
              <w:rPr>
                <w:rFonts w:eastAsia="Times New Roman"/>
                <w:b/>
                <w:bCs/>
                <w:sz w:val="22"/>
                <w:lang w:eastAsia="ru-RU"/>
              </w:rPr>
            </w:pPr>
            <w:r w:rsidRPr="00A5746B">
              <w:rPr>
                <w:rFonts w:eastAsia="Times New Roman"/>
                <w:b/>
                <w:bCs/>
                <w:sz w:val="22"/>
                <w:lang w:eastAsia="ru-RU"/>
              </w:rPr>
              <w:t>Индивидуальное отопление (газовый котел)</w:t>
            </w:r>
          </w:p>
        </w:tc>
        <w:tc>
          <w:tcPr>
            <w:tcW w:w="84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32FE5" w:rsidRPr="00A5746B" w:rsidRDefault="00A32FE5">
            <w:pPr>
              <w:jc w:val="center"/>
              <w:rPr>
                <w:sz w:val="20"/>
                <w:szCs w:val="20"/>
              </w:rPr>
            </w:pPr>
            <w:r w:rsidRPr="00A5746B">
              <w:rPr>
                <w:sz w:val="20"/>
                <w:szCs w:val="20"/>
              </w:rPr>
              <w:t> </w:t>
            </w:r>
          </w:p>
        </w:tc>
      </w:tr>
      <w:tr w:rsidR="00A32FE5" w:rsidRPr="00A5746B" w:rsidTr="00FC6E60">
        <w:tc>
          <w:tcPr>
            <w:tcW w:w="406" w:type="pct"/>
            <w:tcBorders>
              <w:top w:val="nil"/>
              <w:left w:val="single" w:sz="8" w:space="0" w:color="auto"/>
              <w:bottom w:val="single" w:sz="8" w:space="0" w:color="auto"/>
              <w:right w:val="single" w:sz="4" w:space="0" w:color="auto"/>
            </w:tcBorders>
            <w:vAlign w:val="center"/>
          </w:tcPr>
          <w:p w:rsidR="00A32FE5" w:rsidRPr="00A5746B" w:rsidRDefault="00A32FE5" w:rsidP="00047CCA">
            <w:pPr>
              <w:jc w:val="center"/>
              <w:rPr>
                <w:rFonts w:eastAsia="Times New Roman"/>
                <w:sz w:val="22"/>
                <w:lang w:eastAsia="ru-RU"/>
              </w:rPr>
            </w:pPr>
            <w:r w:rsidRPr="00A5746B">
              <w:rPr>
                <w:rFonts w:eastAsia="Times New Roman"/>
                <w:sz w:val="22"/>
                <w:lang w:eastAsia="ru-RU"/>
              </w:rPr>
              <w:t>2.1</w:t>
            </w:r>
          </w:p>
        </w:tc>
        <w:tc>
          <w:tcPr>
            <w:tcW w:w="3746" w:type="pct"/>
            <w:tcBorders>
              <w:top w:val="nil"/>
              <w:left w:val="single" w:sz="8" w:space="0" w:color="auto"/>
              <w:bottom w:val="single" w:sz="8" w:space="0" w:color="auto"/>
              <w:right w:val="single" w:sz="4" w:space="0" w:color="auto"/>
            </w:tcBorders>
            <w:shd w:val="clear" w:color="auto" w:fill="auto"/>
            <w:noWrap/>
            <w:vAlign w:val="center"/>
            <w:hideMark/>
          </w:tcPr>
          <w:p w:rsidR="00A32FE5" w:rsidRPr="00A5746B" w:rsidRDefault="00A32FE5" w:rsidP="00047CCA">
            <w:pPr>
              <w:jc w:val="left"/>
              <w:rPr>
                <w:rFonts w:eastAsia="Times New Roman"/>
                <w:sz w:val="22"/>
                <w:lang w:eastAsia="ru-RU"/>
              </w:rPr>
            </w:pPr>
            <w:r w:rsidRPr="00A5746B">
              <w:rPr>
                <w:rFonts w:eastAsia="Times New Roman"/>
                <w:sz w:val="22"/>
                <w:lang w:eastAsia="ru-RU"/>
              </w:rPr>
              <w:t>Средний удельный расход топлива на производство тепла в газовых котлах (при КПД. котельной 90%), тут/Гкал</w:t>
            </w:r>
          </w:p>
        </w:tc>
        <w:tc>
          <w:tcPr>
            <w:tcW w:w="84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32FE5" w:rsidRPr="00A5746B" w:rsidRDefault="00A32FE5" w:rsidP="008840C0">
            <w:pPr>
              <w:jc w:val="center"/>
              <w:rPr>
                <w:szCs w:val="24"/>
              </w:rPr>
            </w:pPr>
            <w:r w:rsidRPr="00A5746B">
              <w:t>0,1588</w:t>
            </w:r>
          </w:p>
        </w:tc>
      </w:tr>
      <w:tr w:rsidR="00A32FE5" w:rsidRPr="00A5746B" w:rsidTr="00FC6E60">
        <w:tc>
          <w:tcPr>
            <w:tcW w:w="406" w:type="pct"/>
            <w:tcBorders>
              <w:top w:val="nil"/>
              <w:left w:val="single" w:sz="8" w:space="0" w:color="auto"/>
              <w:bottom w:val="single" w:sz="8" w:space="0" w:color="auto"/>
              <w:right w:val="single" w:sz="4" w:space="0" w:color="auto"/>
            </w:tcBorders>
            <w:vAlign w:val="center"/>
          </w:tcPr>
          <w:p w:rsidR="00A32FE5" w:rsidRPr="00A5746B" w:rsidRDefault="00A32FE5" w:rsidP="00047CCA">
            <w:pPr>
              <w:jc w:val="center"/>
              <w:rPr>
                <w:rFonts w:eastAsia="Times New Roman"/>
                <w:sz w:val="22"/>
                <w:lang w:eastAsia="ru-RU"/>
              </w:rPr>
            </w:pPr>
            <w:r w:rsidRPr="00A5746B">
              <w:rPr>
                <w:rFonts w:eastAsia="Times New Roman"/>
                <w:sz w:val="22"/>
                <w:lang w:eastAsia="ru-RU"/>
              </w:rPr>
              <w:t>2.2</w:t>
            </w:r>
          </w:p>
        </w:tc>
        <w:tc>
          <w:tcPr>
            <w:tcW w:w="3746" w:type="pct"/>
            <w:tcBorders>
              <w:top w:val="nil"/>
              <w:left w:val="single" w:sz="8" w:space="0" w:color="auto"/>
              <w:bottom w:val="single" w:sz="8" w:space="0" w:color="auto"/>
              <w:right w:val="single" w:sz="4" w:space="0" w:color="auto"/>
            </w:tcBorders>
            <w:shd w:val="clear" w:color="auto" w:fill="auto"/>
            <w:noWrap/>
            <w:vAlign w:val="center"/>
            <w:hideMark/>
          </w:tcPr>
          <w:p w:rsidR="00A32FE5" w:rsidRPr="00A5746B" w:rsidRDefault="00A32FE5" w:rsidP="00047CCA">
            <w:pPr>
              <w:jc w:val="left"/>
              <w:rPr>
                <w:rFonts w:eastAsia="Times New Roman"/>
                <w:sz w:val="22"/>
                <w:lang w:eastAsia="ru-RU"/>
              </w:rPr>
            </w:pPr>
            <w:r w:rsidRPr="00A5746B">
              <w:rPr>
                <w:rFonts w:eastAsia="Times New Roman"/>
                <w:sz w:val="22"/>
                <w:lang w:eastAsia="ru-RU"/>
              </w:rPr>
              <w:t>Расход топлива (природный газ), тут</w:t>
            </w:r>
          </w:p>
        </w:tc>
        <w:tc>
          <w:tcPr>
            <w:tcW w:w="848" w:type="pct"/>
            <w:tcBorders>
              <w:top w:val="single" w:sz="4" w:space="0" w:color="auto"/>
              <w:left w:val="single" w:sz="4" w:space="0" w:color="auto"/>
              <w:bottom w:val="single" w:sz="4" w:space="0" w:color="auto"/>
              <w:right w:val="single" w:sz="4" w:space="0" w:color="auto"/>
            </w:tcBorders>
            <w:shd w:val="clear" w:color="auto" w:fill="auto"/>
            <w:noWrap/>
            <w:vAlign w:val="center"/>
          </w:tcPr>
          <w:p w:rsidR="00A32FE5" w:rsidRPr="00A5746B" w:rsidRDefault="00A32FE5" w:rsidP="008840C0">
            <w:pPr>
              <w:jc w:val="center"/>
              <w:rPr>
                <w:szCs w:val="24"/>
              </w:rPr>
            </w:pPr>
            <w:r w:rsidRPr="00A5746B">
              <w:t>3,970</w:t>
            </w:r>
          </w:p>
        </w:tc>
      </w:tr>
      <w:tr w:rsidR="00A32FE5" w:rsidRPr="00A5746B" w:rsidTr="00FC6E60">
        <w:tc>
          <w:tcPr>
            <w:tcW w:w="406" w:type="pct"/>
            <w:tcBorders>
              <w:top w:val="nil"/>
              <w:left w:val="single" w:sz="8" w:space="0" w:color="auto"/>
              <w:bottom w:val="single" w:sz="8" w:space="0" w:color="auto"/>
              <w:right w:val="single" w:sz="4" w:space="0" w:color="auto"/>
            </w:tcBorders>
            <w:vAlign w:val="center"/>
          </w:tcPr>
          <w:p w:rsidR="00A32FE5" w:rsidRPr="00A5746B" w:rsidRDefault="00A32FE5" w:rsidP="00047CCA">
            <w:pPr>
              <w:jc w:val="center"/>
              <w:rPr>
                <w:rFonts w:eastAsia="Times New Roman"/>
                <w:sz w:val="22"/>
                <w:lang w:eastAsia="ru-RU"/>
              </w:rPr>
            </w:pPr>
            <w:r w:rsidRPr="00A5746B">
              <w:rPr>
                <w:rFonts w:eastAsia="Times New Roman"/>
                <w:sz w:val="22"/>
                <w:lang w:eastAsia="ru-RU"/>
              </w:rPr>
              <w:t>2.3</w:t>
            </w:r>
          </w:p>
        </w:tc>
        <w:tc>
          <w:tcPr>
            <w:tcW w:w="3746" w:type="pct"/>
            <w:tcBorders>
              <w:top w:val="nil"/>
              <w:left w:val="single" w:sz="8" w:space="0" w:color="auto"/>
              <w:bottom w:val="single" w:sz="8" w:space="0" w:color="auto"/>
              <w:right w:val="single" w:sz="4" w:space="0" w:color="auto"/>
            </w:tcBorders>
            <w:shd w:val="clear" w:color="auto" w:fill="auto"/>
            <w:noWrap/>
            <w:vAlign w:val="center"/>
            <w:hideMark/>
          </w:tcPr>
          <w:p w:rsidR="00A32FE5" w:rsidRPr="00A5746B" w:rsidRDefault="00A32FE5" w:rsidP="00047CCA">
            <w:pPr>
              <w:jc w:val="left"/>
              <w:rPr>
                <w:rFonts w:eastAsia="Times New Roman"/>
                <w:sz w:val="22"/>
                <w:lang w:eastAsia="ru-RU"/>
              </w:rPr>
            </w:pPr>
            <w:r w:rsidRPr="00A5746B">
              <w:rPr>
                <w:rFonts w:eastAsia="Times New Roman"/>
                <w:sz w:val="22"/>
                <w:lang w:eastAsia="ru-RU"/>
              </w:rPr>
              <w:t>Натуральный расход топлива, тыс. куб. м</w:t>
            </w:r>
          </w:p>
        </w:tc>
        <w:tc>
          <w:tcPr>
            <w:tcW w:w="848" w:type="pct"/>
            <w:tcBorders>
              <w:top w:val="single" w:sz="4" w:space="0" w:color="auto"/>
              <w:left w:val="single" w:sz="4" w:space="0" w:color="auto"/>
              <w:bottom w:val="single" w:sz="4" w:space="0" w:color="auto"/>
              <w:right w:val="single" w:sz="4" w:space="0" w:color="auto"/>
            </w:tcBorders>
            <w:shd w:val="clear" w:color="auto" w:fill="auto"/>
            <w:noWrap/>
            <w:vAlign w:val="center"/>
          </w:tcPr>
          <w:p w:rsidR="00A32FE5" w:rsidRPr="00A5746B" w:rsidRDefault="00A32FE5" w:rsidP="008840C0">
            <w:pPr>
              <w:jc w:val="center"/>
              <w:rPr>
                <w:szCs w:val="24"/>
              </w:rPr>
            </w:pPr>
            <w:r w:rsidRPr="00A5746B">
              <w:t>3,440</w:t>
            </w:r>
          </w:p>
        </w:tc>
      </w:tr>
      <w:tr w:rsidR="00A32FE5" w:rsidRPr="00A5746B" w:rsidTr="00FC6E60">
        <w:tc>
          <w:tcPr>
            <w:tcW w:w="406" w:type="pct"/>
            <w:tcBorders>
              <w:top w:val="nil"/>
              <w:left w:val="single" w:sz="8" w:space="0" w:color="auto"/>
              <w:bottom w:val="single" w:sz="8" w:space="0" w:color="auto"/>
              <w:right w:val="single" w:sz="4" w:space="0" w:color="auto"/>
            </w:tcBorders>
            <w:vAlign w:val="center"/>
          </w:tcPr>
          <w:p w:rsidR="00A32FE5" w:rsidRPr="00A5746B" w:rsidRDefault="00A32FE5" w:rsidP="00047CCA">
            <w:pPr>
              <w:jc w:val="center"/>
              <w:rPr>
                <w:rFonts w:eastAsia="Times New Roman"/>
                <w:sz w:val="22"/>
                <w:lang w:eastAsia="ru-RU"/>
              </w:rPr>
            </w:pPr>
            <w:r w:rsidRPr="00A5746B">
              <w:rPr>
                <w:rFonts w:eastAsia="Times New Roman"/>
                <w:sz w:val="22"/>
                <w:lang w:eastAsia="ru-RU"/>
              </w:rPr>
              <w:t>2.4</w:t>
            </w:r>
          </w:p>
        </w:tc>
        <w:tc>
          <w:tcPr>
            <w:tcW w:w="3746" w:type="pct"/>
            <w:tcBorders>
              <w:top w:val="nil"/>
              <w:left w:val="single" w:sz="8" w:space="0" w:color="auto"/>
              <w:bottom w:val="single" w:sz="8" w:space="0" w:color="auto"/>
              <w:right w:val="single" w:sz="4" w:space="0" w:color="auto"/>
            </w:tcBorders>
            <w:shd w:val="clear" w:color="auto" w:fill="auto"/>
            <w:noWrap/>
            <w:vAlign w:val="center"/>
            <w:hideMark/>
          </w:tcPr>
          <w:p w:rsidR="00A32FE5" w:rsidRPr="00A5746B" w:rsidRDefault="00A32FE5" w:rsidP="00047CCA">
            <w:pPr>
              <w:jc w:val="left"/>
              <w:rPr>
                <w:rFonts w:eastAsia="Times New Roman"/>
                <w:sz w:val="22"/>
                <w:lang w:eastAsia="ru-RU"/>
              </w:rPr>
            </w:pPr>
            <w:r w:rsidRPr="00A5746B">
              <w:rPr>
                <w:rFonts w:eastAsia="Times New Roman"/>
                <w:sz w:val="22"/>
                <w:lang w:eastAsia="ru-RU"/>
              </w:rPr>
              <w:t>Средняя стоимость газа, руб./тыс. куб. м</w:t>
            </w:r>
          </w:p>
        </w:tc>
        <w:tc>
          <w:tcPr>
            <w:tcW w:w="848" w:type="pct"/>
            <w:tcBorders>
              <w:top w:val="single" w:sz="4" w:space="0" w:color="auto"/>
              <w:left w:val="single" w:sz="4" w:space="0" w:color="auto"/>
              <w:bottom w:val="single" w:sz="4" w:space="0" w:color="auto"/>
              <w:right w:val="single" w:sz="4" w:space="0" w:color="auto"/>
            </w:tcBorders>
            <w:shd w:val="clear" w:color="auto" w:fill="auto"/>
            <w:noWrap/>
            <w:vAlign w:val="center"/>
          </w:tcPr>
          <w:p w:rsidR="00A32FE5" w:rsidRPr="00A5746B" w:rsidRDefault="00A32FE5" w:rsidP="008840C0">
            <w:pPr>
              <w:jc w:val="center"/>
              <w:rPr>
                <w:szCs w:val="24"/>
              </w:rPr>
            </w:pPr>
            <w:r w:rsidRPr="00A5746B">
              <w:t>6 351,41</w:t>
            </w:r>
          </w:p>
        </w:tc>
      </w:tr>
      <w:tr w:rsidR="00A32FE5" w:rsidRPr="00A5746B" w:rsidTr="00FC6E60">
        <w:tc>
          <w:tcPr>
            <w:tcW w:w="406" w:type="pct"/>
            <w:tcBorders>
              <w:top w:val="nil"/>
              <w:left w:val="single" w:sz="8" w:space="0" w:color="auto"/>
              <w:bottom w:val="single" w:sz="8" w:space="0" w:color="auto"/>
              <w:right w:val="single" w:sz="4" w:space="0" w:color="auto"/>
            </w:tcBorders>
            <w:vAlign w:val="center"/>
          </w:tcPr>
          <w:p w:rsidR="00A32FE5" w:rsidRPr="00A5746B" w:rsidRDefault="00A32FE5" w:rsidP="00047CCA">
            <w:pPr>
              <w:jc w:val="center"/>
              <w:rPr>
                <w:rFonts w:eastAsia="Times New Roman"/>
                <w:sz w:val="22"/>
                <w:lang w:eastAsia="ru-RU"/>
              </w:rPr>
            </w:pPr>
            <w:r w:rsidRPr="00A5746B">
              <w:rPr>
                <w:rFonts w:eastAsia="Times New Roman"/>
                <w:sz w:val="22"/>
                <w:lang w:eastAsia="ru-RU"/>
              </w:rPr>
              <w:t>2.5</w:t>
            </w:r>
          </w:p>
        </w:tc>
        <w:tc>
          <w:tcPr>
            <w:tcW w:w="3746" w:type="pct"/>
            <w:tcBorders>
              <w:top w:val="nil"/>
              <w:left w:val="single" w:sz="8" w:space="0" w:color="auto"/>
              <w:bottom w:val="single" w:sz="8" w:space="0" w:color="auto"/>
              <w:right w:val="single" w:sz="4" w:space="0" w:color="auto"/>
            </w:tcBorders>
            <w:shd w:val="clear" w:color="auto" w:fill="auto"/>
            <w:noWrap/>
            <w:vAlign w:val="center"/>
            <w:hideMark/>
          </w:tcPr>
          <w:p w:rsidR="00A32FE5" w:rsidRPr="00A5746B" w:rsidRDefault="00A32FE5" w:rsidP="00047CCA">
            <w:pPr>
              <w:jc w:val="left"/>
              <w:rPr>
                <w:rFonts w:eastAsia="Times New Roman"/>
                <w:sz w:val="22"/>
                <w:lang w:eastAsia="ru-RU"/>
              </w:rPr>
            </w:pPr>
            <w:r w:rsidRPr="00A5746B">
              <w:rPr>
                <w:rFonts w:eastAsia="Times New Roman"/>
                <w:sz w:val="22"/>
                <w:lang w:eastAsia="ru-RU"/>
              </w:rPr>
              <w:t>Затраты на топливо (природных газ), руб.</w:t>
            </w:r>
          </w:p>
        </w:tc>
        <w:tc>
          <w:tcPr>
            <w:tcW w:w="848" w:type="pct"/>
            <w:tcBorders>
              <w:top w:val="single" w:sz="4" w:space="0" w:color="auto"/>
              <w:left w:val="single" w:sz="4" w:space="0" w:color="auto"/>
              <w:bottom w:val="single" w:sz="4" w:space="0" w:color="auto"/>
              <w:right w:val="single" w:sz="4" w:space="0" w:color="auto"/>
            </w:tcBorders>
            <w:shd w:val="clear" w:color="auto" w:fill="auto"/>
            <w:noWrap/>
            <w:vAlign w:val="center"/>
          </w:tcPr>
          <w:p w:rsidR="00A32FE5" w:rsidRPr="00A5746B" w:rsidRDefault="00A32FE5" w:rsidP="008840C0">
            <w:pPr>
              <w:jc w:val="center"/>
              <w:rPr>
                <w:szCs w:val="24"/>
              </w:rPr>
            </w:pPr>
            <w:r w:rsidRPr="00A5746B">
              <w:t>21850,17</w:t>
            </w:r>
          </w:p>
        </w:tc>
      </w:tr>
      <w:tr w:rsidR="00A32FE5" w:rsidRPr="00A5746B" w:rsidTr="00FC6E60">
        <w:tc>
          <w:tcPr>
            <w:tcW w:w="406" w:type="pct"/>
            <w:tcBorders>
              <w:top w:val="nil"/>
              <w:left w:val="single" w:sz="8" w:space="0" w:color="auto"/>
              <w:bottom w:val="single" w:sz="8" w:space="0" w:color="auto"/>
              <w:right w:val="single" w:sz="4" w:space="0" w:color="auto"/>
            </w:tcBorders>
            <w:vAlign w:val="center"/>
          </w:tcPr>
          <w:p w:rsidR="00A32FE5" w:rsidRPr="00A5746B" w:rsidRDefault="00A32FE5" w:rsidP="00047CCA">
            <w:pPr>
              <w:jc w:val="center"/>
              <w:rPr>
                <w:rFonts w:eastAsia="Times New Roman"/>
                <w:b/>
                <w:bCs/>
                <w:sz w:val="22"/>
                <w:lang w:eastAsia="ru-RU"/>
              </w:rPr>
            </w:pPr>
            <w:r w:rsidRPr="00A5746B">
              <w:rPr>
                <w:rFonts w:eastAsia="Times New Roman"/>
                <w:b/>
                <w:bCs/>
                <w:sz w:val="22"/>
                <w:lang w:eastAsia="ru-RU"/>
              </w:rPr>
              <w:t>3</w:t>
            </w:r>
          </w:p>
        </w:tc>
        <w:tc>
          <w:tcPr>
            <w:tcW w:w="3746" w:type="pct"/>
            <w:tcBorders>
              <w:top w:val="nil"/>
              <w:left w:val="single" w:sz="8" w:space="0" w:color="auto"/>
              <w:bottom w:val="single" w:sz="8" w:space="0" w:color="auto"/>
              <w:right w:val="single" w:sz="4" w:space="0" w:color="auto"/>
            </w:tcBorders>
            <w:shd w:val="clear" w:color="auto" w:fill="auto"/>
            <w:noWrap/>
            <w:vAlign w:val="center"/>
            <w:hideMark/>
          </w:tcPr>
          <w:p w:rsidR="00A32FE5" w:rsidRPr="00A5746B" w:rsidRDefault="00A32FE5" w:rsidP="00047CCA">
            <w:pPr>
              <w:jc w:val="left"/>
              <w:rPr>
                <w:rFonts w:eastAsia="Times New Roman"/>
                <w:b/>
                <w:bCs/>
                <w:sz w:val="22"/>
                <w:lang w:eastAsia="ru-RU"/>
              </w:rPr>
            </w:pPr>
            <w:r w:rsidRPr="00A5746B">
              <w:rPr>
                <w:rFonts w:eastAsia="Times New Roman"/>
                <w:b/>
                <w:bCs/>
                <w:sz w:val="22"/>
                <w:lang w:eastAsia="ru-RU"/>
              </w:rPr>
              <w:t>Индивидуальное отопление (твердотопливный котел - дрова)</w:t>
            </w:r>
          </w:p>
        </w:tc>
        <w:tc>
          <w:tcPr>
            <w:tcW w:w="848" w:type="pct"/>
            <w:tcBorders>
              <w:top w:val="single" w:sz="4" w:space="0" w:color="auto"/>
              <w:left w:val="single" w:sz="4" w:space="0" w:color="auto"/>
              <w:bottom w:val="single" w:sz="4" w:space="0" w:color="auto"/>
              <w:right w:val="single" w:sz="4" w:space="0" w:color="auto"/>
            </w:tcBorders>
            <w:shd w:val="clear" w:color="auto" w:fill="auto"/>
            <w:noWrap/>
            <w:vAlign w:val="center"/>
          </w:tcPr>
          <w:p w:rsidR="00A32FE5" w:rsidRPr="00A5746B" w:rsidRDefault="00A32FE5" w:rsidP="008840C0">
            <w:pPr>
              <w:jc w:val="center"/>
              <w:rPr>
                <w:sz w:val="20"/>
                <w:szCs w:val="20"/>
              </w:rPr>
            </w:pPr>
            <w:r w:rsidRPr="00A5746B">
              <w:rPr>
                <w:sz w:val="20"/>
                <w:szCs w:val="20"/>
              </w:rPr>
              <w:t> </w:t>
            </w:r>
          </w:p>
        </w:tc>
      </w:tr>
      <w:tr w:rsidR="00A32FE5" w:rsidRPr="00A5746B" w:rsidTr="00FC6E60">
        <w:tc>
          <w:tcPr>
            <w:tcW w:w="406" w:type="pct"/>
            <w:tcBorders>
              <w:top w:val="nil"/>
              <w:left w:val="single" w:sz="8" w:space="0" w:color="auto"/>
              <w:bottom w:val="single" w:sz="8" w:space="0" w:color="auto"/>
              <w:right w:val="single" w:sz="4" w:space="0" w:color="auto"/>
            </w:tcBorders>
            <w:vAlign w:val="center"/>
          </w:tcPr>
          <w:p w:rsidR="00A32FE5" w:rsidRPr="00A5746B" w:rsidRDefault="00A32FE5" w:rsidP="00047CCA">
            <w:pPr>
              <w:jc w:val="center"/>
              <w:rPr>
                <w:rFonts w:eastAsia="Times New Roman"/>
                <w:sz w:val="22"/>
                <w:lang w:eastAsia="ru-RU"/>
              </w:rPr>
            </w:pPr>
            <w:r w:rsidRPr="00A5746B">
              <w:rPr>
                <w:rFonts w:eastAsia="Times New Roman"/>
                <w:sz w:val="22"/>
                <w:lang w:eastAsia="ru-RU"/>
              </w:rPr>
              <w:t>3.1</w:t>
            </w:r>
          </w:p>
        </w:tc>
        <w:tc>
          <w:tcPr>
            <w:tcW w:w="3746" w:type="pct"/>
            <w:tcBorders>
              <w:top w:val="nil"/>
              <w:left w:val="single" w:sz="8" w:space="0" w:color="auto"/>
              <w:bottom w:val="single" w:sz="8" w:space="0" w:color="auto"/>
              <w:right w:val="single" w:sz="4" w:space="0" w:color="auto"/>
            </w:tcBorders>
            <w:shd w:val="clear" w:color="auto" w:fill="auto"/>
            <w:noWrap/>
            <w:vAlign w:val="center"/>
            <w:hideMark/>
          </w:tcPr>
          <w:p w:rsidR="00A32FE5" w:rsidRPr="00A5746B" w:rsidRDefault="00A32FE5" w:rsidP="00047CCA">
            <w:pPr>
              <w:jc w:val="left"/>
              <w:rPr>
                <w:rFonts w:eastAsia="Times New Roman"/>
                <w:sz w:val="22"/>
                <w:lang w:eastAsia="ru-RU"/>
              </w:rPr>
            </w:pPr>
            <w:r w:rsidRPr="00A5746B">
              <w:rPr>
                <w:rFonts w:eastAsia="Times New Roman"/>
                <w:sz w:val="22"/>
                <w:lang w:eastAsia="ru-RU"/>
              </w:rPr>
              <w:t>Средний удельный расход топлива на производство тепла (при КПД. 60%), тут/Гкал</w:t>
            </w:r>
          </w:p>
        </w:tc>
        <w:tc>
          <w:tcPr>
            <w:tcW w:w="848" w:type="pct"/>
            <w:tcBorders>
              <w:top w:val="single" w:sz="4" w:space="0" w:color="auto"/>
              <w:left w:val="single" w:sz="4" w:space="0" w:color="auto"/>
              <w:bottom w:val="single" w:sz="4" w:space="0" w:color="auto"/>
              <w:right w:val="single" w:sz="4" w:space="0" w:color="auto"/>
            </w:tcBorders>
            <w:shd w:val="clear" w:color="auto" w:fill="auto"/>
            <w:noWrap/>
            <w:vAlign w:val="center"/>
          </w:tcPr>
          <w:p w:rsidR="00A32FE5" w:rsidRPr="00A5746B" w:rsidRDefault="00A32FE5" w:rsidP="008840C0">
            <w:pPr>
              <w:jc w:val="center"/>
              <w:rPr>
                <w:szCs w:val="24"/>
              </w:rPr>
            </w:pPr>
            <w:r w:rsidRPr="00A5746B">
              <w:t>0,2383</w:t>
            </w:r>
          </w:p>
        </w:tc>
      </w:tr>
      <w:tr w:rsidR="00A32FE5" w:rsidRPr="00A5746B" w:rsidTr="00FC6E60">
        <w:tc>
          <w:tcPr>
            <w:tcW w:w="406" w:type="pct"/>
            <w:tcBorders>
              <w:top w:val="nil"/>
              <w:left w:val="single" w:sz="8" w:space="0" w:color="auto"/>
              <w:bottom w:val="single" w:sz="8" w:space="0" w:color="auto"/>
              <w:right w:val="single" w:sz="4" w:space="0" w:color="auto"/>
            </w:tcBorders>
            <w:vAlign w:val="center"/>
          </w:tcPr>
          <w:p w:rsidR="00A32FE5" w:rsidRPr="00A5746B" w:rsidRDefault="00A32FE5" w:rsidP="00047CCA">
            <w:pPr>
              <w:jc w:val="center"/>
              <w:rPr>
                <w:rFonts w:eastAsia="Times New Roman"/>
                <w:sz w:val="22"/>
                <w:lang w:eastAsia="ru-RU"/>
              </w:rPr>
            </w:pPr>
            <w:r w:rsidRPr="00A5746B">
              <w:rPr>
                <w:rFonts w:eastAsia="Times New Roman"/>
                <w:sz w:val="22"/>
                <w:lang w:eastAsia="ru-RU"/>
              </w:rPr>
              <w:t>3.2</w:t>
            </w:r>
          </w:p>
        </w:tc>
        <w:tc>
          <w:tcPr>
            <w:tcW w:w="3746" w:type="pct"/>
            <w:tcBorders>
              <w:top w:val="nil"/>
              <w:left w:val="single" w:sz="8" w:space="0" w:color="auto"/>
              <w:bottom w:val="single" w:sz="8" w:space="0" w:color="auto"/>
              <w:right w:val="single" w:sz="4" w:space="0" w:color="auto"/>
            </w:tcBorders>
            <w:shd w:val="clear" w:color="auto" w:fill="auto"/>
            <w:noWrap/>
            <w:vAlign w:val="center"/>
            <w:hideMark/>
          </w:tcPr>
          <w:p w:rsidR="00A32FE5" w:rsidRPr="00A5746B" w:rsidRDefault="00A32FE5" w:rsidP="00047CCA">
            <w:pPr>
              <w:jc w:val="left"/>
              <w:rPr>
                <w:rFonts w:eastAsia="Times New Roman"/>
                <w:sz w:val="22"/>
                <w:lang w:eastAsia="ru-RU"/>
              </w:rPr>
            </w:pPr>
            <w:r w:rsidRPr="00A5746B">
              <w:rPr>
                <w:rFonts w:eastAsia="Times New Roman"/>
                <w:sz w:val="22"/>
                <w:lang w:eastAsia="ru-RU"/>
              </w:rPr>
              <w:t>Расход топлива (дров), тут</w:t>
            </w:r>
          </w:p>
        </w:tc>
        <w:tc>
          <w:tcPr>
            <w:tcW w:w="848" w:type="pct"/>
            <w:tcBorders>
              <w:top w:val="single" w:sz="4" w:space="0" w:color="auto"/>
              <w:left w:val="single" w:sz="4" w:space="0" w:color="auto"/>
              <w:bottom w:val="single" w:sz="4" w:space="0" w:color="auto"/>
              <w:right w:val="single" w:sz="4" w:space="0" w:color="auto"/>
            </w:tcBorders>
            <w:shd w:val="clear" w:color="auto" w:fill="auto"/>
            <w:noWrap/>
            <w:vAlign w:val="center"/>
          </w:tcPr>
          <w:p w:rsidR="00A32FE5" w:rsidRPr="00A5746B" w:rsidRDefault="00A32FE5" w:rsidP="008840C0">
            <w:pPr>
              <w:jc w:val="center"/>
              <w:rPr>
                <w:szCs w:val="24"/>
              </w:rPr>
            </w:pPr>
            <w:r w:rsidRPr="00A5746B">
              <w:t>5,958</w:t>
            </w:r>
          </w:p>
        </w:tc>
      </w:tr>
      <w:tr w:rsidR="00A32FE5" w:rsidRPr="00A5746B" w:rsidTr="00FC6E60">
        <w:tc>
          <w:tcPr>
            <w:tcW w:w="406" w:type="pct"/>
            <w:tcBorders>
              <w:top w:val="nil"/>
              <w:left w:val="single" w:sz="8" w:space="0" w:color="auto"/>
              <w:bottom w:val="single" w:sz="8" w:space="0" w:color="auto"/>
              <w:right w:val="single" w:sz="4" w:space="0" w:color="auto"/>
            </w:tcBorders>
            <w:vAlign w:val="center"/>
          </w:tcPr>
          <w:p w:rsidR="00A32FE5" w:rsidRPr="00A5746B" w:rsidRDefault="00A32FE5" w:rsidP="00047CCA">
            <w:pPr>
              <w:jc w:val="center"/>
              <w:rPr>
                <w:rFonts w:eastAsia="Times New Roman"/>
                <w:sz w:val="22"/>
                <w:lang w:eastAsia="ru-RU"/>
              </w:rPr>
            </w:pPr>
            <w:r w:rsidRPr="00A5746B">
              <w:rPr>
                <w:rFonts w:eastAsia="Times New Roman"/>
                <w:sz w:val="22"/>
                <w:lang w:eastAsia="ru-RU"/>
              </w:rPr>
              <w:t>3.3</w:t>
            </w:r>
          </w:p>
        </w:tc>
        <w:tc>
          <w:tcPr>
            <w:tcW w:w="3746" w:type="pct"/>
            <w:tcBorders>
              <w:top w:val="nil"/>
              <w:left w:val="single" w:sz="8" w:space="0" w:color="auto"/>
              <w:bottom w:val="single" w:sz="8" w:space="0" w:color="auto"/>
              <w:right w:val="single" w:sz="4" w:space="0" w:color="auto"/>
            </w:tcBorders>
            <w:shd w:val="clear" w:color="auto" w:fill="auto"/>
            <w:noWrap/>
            <w:vAlign w:val="center"/>
            <w:hideMark/>
          </w:tcPr>
          <w:p w:rsidR="00A32FE5" w:rsidRPr="00A5746B" w:rsidRDefault="00A32FE5" w:rsidP="00047CCA">
            <w:pPr>
              <w:jc w:val="left"/>
              <w:rPr>
                <w:rFonts w:eastAsia="Times New Roman"/>
                <w:sz w:val="22"/>
                <w:lang w:eastAsia="ru-RU"/>
              </w:rPr>
            </w:pPr>
            <w:r w:rsidRPr="00A5746B">
              <w:rPr>
                <w:rFonts w:eastAsia="Times New Roman"/>
                <w:sz w:val="22"/>
                <w:lang w:eastAsia="ru-RU"/>
              </w:rPr>
              <w:t>Натуральный расход топлива, куб. м</w:t>
            </w:r>
          </w:p>
        </w:tc>
        <w:tc>
          <w:tcPr>
            <w:tcW w:w="848" w:type="pct"/>
            <w:tcBorders>
              <w:top w:val="single" w:sz="4" w:space="0" w:color="auto"/>
              <w:left w:val="single" w:sz="4" w:space="0" w:color="auto"/>
              <w:bottom w:val="single" w:sz="4" w:space="0" w:color="auto"/>
              <w:right w:val="single" w:sz="4" w:space="0" w:color="auto"/>
            </w:tcBorders>
            <w:shd w:val="clear" w:color="auto" w:fill="auto"/>
            <w:noWrap/>
            <w:vAlign w:val="center"/>
          </w:tcPr>
          <w:p w:rsidR="00A32FE5" w:rsidRPr="00A5746B" w:rsidRDefault="00A32FE5" w:rsidP="008840C0">
            <w:pPr>
              <w:jc w:val="center"/>
              <w:rPr>
                <w:szCs w:val="24"/>
              </w:rPr>
            </w:pPr>
            <w:r w:rsidRPr="00A5746B">
              <w:t>22,397</w:t>
            </w:r>
          </w:p>
        </w:tc>
      </w:tr>
      <w:tr w:rsidR="00A32FE5" w:rsidRPr="00A5746B" w:rsidTr="00FC6E60">
        <w:tc>
          <w:tcPr>
            <w:tcW w:w="406" w:type="pct"/>
            <w:tcBorders>
              <w:top w:val="nil"/>
              <w:left w:val="single" w:sz="8" w:space="0" w:color="auto"/>
              <w:bottom w:val="single" w:sz="8" w:space="0" w:color="auto"/>
              <w:right w:val="single" w:sz="4" w:space="0" w:color="auto"/>
            </w:tcBorders>
            <w:vAlign w:val="center"/>
          </w:tcPr>
          <w:p w:rsidR="00A32FE5" w:rsidRPr="00A5746B" w:rsidRDefault="00A32FE5" w:rsidP="00047CCA">
            <w:pPr>
              <w:jc w:val="center"/>
              <w:rPr>
                <w:rFonts w:eastAsia="Times New Roman"/>
                <w:sz w:val="22"/>
                <w:lang w:eastAsia="ru-RU"/>
              </w:rPr>
            </w:pPr>
            <w:r w:rsidRPr="00A5746B">
              <w:rPr>
                <w:rFonts w:eastAsia="Times New Roman"/>
                <w:sz w:val="22"/>
                <w:lang w:eastAsia="ru-RU"/>
              </w:rPr>
              <w:t>3.4</w:t>
            </w:r>
          </w:p>
        </w:tc>
        <w:tc>
          <w:tcPr>
            <w:tcW w:w="3746" w:type="pct"/>
            <w:tcBorders>
              <w:top w:val="nil"/>
              <w:left w:val="single" w:sz="8" w:space="0" w:color="auto"/>
              <w:bottom w:val="single" w:sz="8" w:space="0" w:color="auto"/>
              <w:right w:val="single" w:sz="4" w:space="0" w:color="auto"/>
            </w:tcBorders>
            <w:shd w:val="clear" w:color="auto" w:fill="auto"/>
            <w:noWrap/>
            <w:vAlign w:val="center"/>
            <w:hideMark/>
          </w:tcPr>
          <w:p w:rsidR="00A32FE5" w:rsidRPr="00A5746B" w:rsidRDefault="00A32FE5" w:rsidP="00047CCA">
            <w:pPr>
              <w:jc w:val="left"/>
              <w:rPr>
                <w:rFonts w:eastAsia="Times New Roman"/>
                <w:sz w:val="22"/>
                <w:lang w:eastAsia="ru-RU"/>
              </w:rPr>
            </w:pPr>
            <w:r w:rsidRPr="00A5746B">
              <w:rPr>
                <w:rFonts w:eastAsia="Times New Roman"/>
                <w:sz w:val="22"/>
                <w:lang w:eastAsia="ru-RU"/>
              </w:rPr>
              <w:t>Средняя стоимость дров, руб./ куб. м</w:t>
            </w:r>
          </w:p>
        </w:tc>
        <w:tc>
          <w:tcPr>
            <w:tcW w:w="848" w:type="pct"/>
            <w:tcBorders>
              <w:top w:val="single" w:sz="4" w:space="0" w:color="auto"/>
              <w:left w:val="single" w:sz="4" w:space="0" w:color="auto"/>
              <w:bottom w:val="single" w:sz="4" w:space="0" w:color="auto"/>
              <w:right w:val="single" w:sz="4" w:space="0" w:color="auto"/>
            </w:tcBorders>
            <w:shd w:val="clear" w:color="auto" w:fill="auto"/>
            <w:noWrap/>
            <w:vAlign w:val="center"/>
          </w:tcPr>
          <w:p w:rsidR="00A32FE5" w:rsidRPr="00A5746B" w:rsidRDefault="00A32FE5" w:rsidP="008840C0">
            <w:pPr>
              <w:jc w:val="center"/>
              <w:rPr>
                <w:szCs w:val="24"/>
              </w:rPr>
            </w:pPr>
            <w:r w:rsidRPr="00A5746B">
              <w:t>2500</w:t>
            </w:r>
          </w:p>
        </w:tc>
      </w:tr>
      <w:tr w:rsidR="00A32FE5" w:rsidRPr="00A5746B" w:rsidTr="00FC6E60">
        <w:tc>
          <w:tcPr>
            <w:tcW w:w="406" w:type="pct"/>
            <w:tcBorders>
              <w:top w:val="nil"/>
              <w:left w:val="single" w:sz="8" w:space="0" w:color="auto"/>
              <w:bottom w:val="single" w:sz="8" w:space="0" w:color="auto"/>
              <w:right w:val="single" w:sz="4" w:space="0" w:color="auto"/>
            </w:tcBorders>
            <w:vAlign w:val="center"/>
          </w:tcPr>
          <w:p w:rsidR="00A32FE5" w:rsidRPr="00A5746B" w:rsidRDefault="00A32FE5" w:rsidP="00047CCA">
            <w:pPr>
              <w:jc w:val="center"/>
              <w:rPr>
                <w:rFonts w:eastAsia="Times New Roman"/>
                <w:sz w:val="22"/>
                <w:lang w:eastAsia="ru-RU"/>
              </w:rPr>
            </w:pPr>
            <w:r w:rsidRPr="00A5746B">
              <w:rPr>
                <w:rFonts w:eastAsia="Times New Roman"/>
                <w:sz w:val="22"/>
                <w:lang w:eastAsia="ru-RU"/>
              </w:rPr>
              <w:t>3.5</w:t>
            </w:r>
          </w:p>
        </w:tc>
        <w:tc>
          <w:tcPr>
            <w:tcW w:w="3746" w:type="pct"/>
            <w:tcBorders>
              <w:top w:val="nil"/>
              <w:left w:val="single" w:sz="8" w:space="0" w:color="auto"/>
              <w:bottom w:val="single" w:sz="8" w:space="0" w:color="auto"/>
              <w:right w:val="single" w:sz="4" w:space="0" w:color="auto"/>
            </w:tcBorders>
            <w:shd w:val="clear" w:color="auto" w:fill="auto"/>
            <w:noWrap/>
            <w:vAlign w:val="center"/>
            <w:hideMark/>
          </w:tcPr>
          <w:p w:rsidR="00A32FE5" w:rsidRPr="00A5746B" w:rsidRDefault="00A32FE5" w:rsidP="00047CCA">
            <w:pPr>
              <w:jc w:val="left"/>
              <w:rPr>
                <w:rFonts w:eastAsia="Times New Roman"/>
                <w:sz w:val="22"/>
                <w:lang w:eastAsia="ru-RU"/>
              </w:rPr>
            </w:pPr>
            <w:r w:rsidRPr="00A5746B">
              <w:rPr>
                <w:rFonts w:eastAsia="Times New Roman"/>
                <w:sz w:val="22"/>
                <w:lang w:eastAsia="ru-RU"/>
              </w:rPr>
              <w:t>Затраты на топливо (дрова), руб.</w:t>
            </w:r>
          </w:p>
        </w:tc>
        <w:tc>
          <w:tcPr>
            <w:tcW w:w="848" w:type="pct"/>
            <w:tcBorders>
              <w:top w:val="single" w:sz="4" w:space="0" w:color="auto"/>
              <w:left w:val="single" w:sz="4" w:space="0" w:color="auto"/>
              <w:bottom w:val="single" w:sz="4" w:space="0" w:color="auto"/>
              <w:right w:val="single" w:sz="4" w:space="0" w:color="auto"/>
            </w:tcBorders>
            <w:shd w:val="clear" w:color="auto" w:fill="auto"/>
            <w:noWrap/>
            <w:vAlign w:val="center"/>
          </w:tcPr>
          <w:p w:rsidR="00A32FE5" w:rsidRPr="00A5746B" w:rsidRDefault="00A32FE5" w:rsidP="008840C0">
            <w:pPr>
              <w:jc w:val="center"/>
              <w:rPr>
                <w:szCs w:val="24"/>
              </w:rPr>
            </w:pPr>
            <w:r w:rsidRPr="00A5746B">
              <w:t>55991,54</w:t>
            </w:r>
          </w:p>
        </w:tc>
      </w:tr>
      <w:tr w:rsidR="00A32FE5" w:rsidRPr="00A5746B" w:rsidTr="00FC6E60">
        <w:tc>
          <w:tcPr>
            <w:tcW w:w="406" w:type="pct"/>
            <w:tcBorders>
              <w:top w:val="nil"/>
              <w:left w:val="single" w:sz="8" w:space="0" w:color="auto"/>
              <w:bottom w:val="single" w:sz="8" w:space="0" w:color="auto"/>
              <w:right w:val="single" w:sz="4" w:space="0" w:color="auto"/>
            </w:tcBorders>
            <w:vAlign w:val="center"/>
          </w:tcPr>
          <w:p w:rsidR="00A32FE5" w:rsidRPr="00A5746B" w:rsidRDefault="00A32FE5" w:rsidP="00047CCA">
            <w:pPr>
              <w:jc w:val="center"/>
              <w:rPr>
                <w:rFonts w:eastAsia="Times New Roman"/>
                <w:b/>
                <w:bCs/>
                <w:sz w:val="22"/>
                <w:lang w:eastAsia="ru-RU"/>
              </w:rPr>
            </w:pPr>
            <w:r w:rsidRPr="00A5746B">
              <w:rPr>
                <w:rFonts w:eastAsia="Times New Roman"/>
                <w:b/>
                <w:bCs/>
                <w:sz w:val="22"/>
                <w:lang w:eastAsia="ru-RU"/>
              </w:rPr>
              <w:t>4</w:t>
            </w:r>
          </w:p>
        </w:tc>
        <w:tc>
          <w:tcPr>
            <w:tcW w:w="3746" w:type="pct"/>
            <w:tcBorders>
              <w:top w:val="nil"/>
              <w:left w:val="single" w:sz="8" w:space="0" w:color="auto"/>
              <w:bottom w:val="single" w:sz="8" w:space="0" w:color="auto"/>
              <w:right w:val="single" w:sz="4" w:space="0" w:color="auto"/>
            </w:tcBorders>
            <w:shd w:val="clear" w:color="auto" w:fill="auto"/>
            <w:noWrap/>
            <w:vAlign w:val="center"/>
            <w:hideMark/>
          </w:tcPr>
          <w:p w:rsidR="00A32FE5" w:rsidRPr="00A5746B" w:rsidRDefault="00A32FE5" w:rsidP="00047CCA">
            <w:pPr>
              <w:jc w:val="left"/>
              <w:rPr>
                <w:rFonts w:eastAsia="Times New Roman"/>
                <w:b/>
                <w:bCs/>
                <w:sz w:val="22"/>
                <w:lang w:eastAsia="ru-RU"/>
              </w:rPr>
            </w:pPr>
            <w:r w:rsidRPr="00A5746B">
              <w:rPr>
                <w:rFonts w:eastAsia="Times New Roman"/>
                <w:b/>
                <w:bCs/>
                <w:sz w:val="22"/>
                <w:lang w:eastAsia="ru-RU"/>
              </w:rPr>
              <w:t>Индивидуальное отопление (электроотопление)</w:t>
            </w:r>
          </w:p>
        </w:tc>
        <w:tc>
          <w:tcPr>
            <w:tcW w:w="848" w:type="pct"/>
            <w:tcBorders>
              <w:top w:val="single" w:sz="4" w:space="0" w:color="auto"/>
              <w:left w:val="single" w:sz="4" w:space="0" w:color="auto"/>
              <w:bottom w:val="single" w:sz="4" w:space="0" w:color="auto"/>
              <w:right w:val="single" w:sz="4" w:space="0" w:color="auto"/>
            </w:tcBorders>
            <w:shd w:val="clear" w:color="auto" w:fill="auto"/>
            <w:noWrap/>
            <w:vAlign w:val="center"/>
          </w:tcPr>
          <w:p w:rsidR="00A32FE5" w:rsidRPr="00A5746B" w:rsidRDefault="00A32FE5" w:rsidP="008840C0">
            <w:pPr>
              <w:jc w:val="center"/>
              <w:rPr>
                <w:sz w:val="20"/>
                <w:szCs w:val="20"/>
              </w:rPr>
            </w:pPr>
            <w:r w:rsidRPr="00A5746B">
              <w:rPr>
                <w:sz w:val="20"/>
                <w:szCs w:val="20"/>
              </w:rPr>
              <w:t> </w:t>
            </w:r>
          </w:p>
        </w:tc>
      </w:tr>
      <w:tr w:rsidR="00A32FE5" w:rsidRPr="00A5746B" w:rsidTr="00FC6E60">
        <w:tc>
          <w:tcPr>
            <w:tcW w:w="406" w:type="pct"/>
            <w:tcBorders>
              <w:top w:val="nil"/>
              <w:left w:val="single" w:sz="8" w:space="0" w:color="auto"/>
              <w:bottom w:val="single" w:sz="8" w:space="0" w:color="auto"/>
              <w:right w:val="single" w:sz="4" w:space="0" w:color="auto"/>
            </w:tcBorders>
            <w:vAlign w:val="center"/>
          </w:tcPr>
          <w:p w:rsidR="00A32FE5" w:rsidRPr="00A5746B" w:rsidRDefault="00A32FE5" w:rsidP="00047CCA">
            <w:pPr>
              <w:jc w:val="center"/>
              <w:rPr>
                <w:rFonts w:eastAsia="Times New Roman"/>
                <w:sz w:val="22"/>
                <w:lang w:eastAsia="ru-RU"/>
              </w:rPr>
            </w:pPr>
            <w:r w:rsidRPr="00A5746B">
              <w:rPr>
                <w:rFonts w:eastAsia="Times New Roman"/>
                <w:sz w:val="22"/>
                <w:lang w:eastAsia="ru-RU"/>
              </w:rPr>
              <w:t>4.1</w:t>
            </w:r>
          </w:p>
        </w:tc>
        <w:tc>
          <w:tcPr>
            <w:tcW w:w="3746" w:type="pct"/>
            <w:tcBorders>
              <w:top w:val="nil"/>
              <w:left w:val="single" w:sz="8" w:space="0" w:color="auto"/>
              <w:bottom w:val="single" w:sz="8" w:space="0" w:color="auto"/>
              <w:right w:val="single" w:sz="4" w:space="0" w:color="auto"/>
            </w:tcBorders>
            <w:shd w:val="clear" w:color="auto" w:fill="auto"/>
            <w:noWrap/>
            <w:vAlign w:val="center"/>
            <w:hideMark/>
          </w:tcPr>
          <w:p w:rsidR="00A32FE5" w:rsidRPr="00A5746B" w:rsidRDefault="00A32FE5" w:rsidP="00047CCA">
            <w:pPr>
              <w:jc w:val="left"/>
              <w:rPr>
                <w:rFonts w:eastAsia="Times New Roman"/>
                <w:sz w:val="22"/>
                <w:lang w:eastAsia="ru-RU"/>
              </w:rPr>
            </w:pPr>
            <w:r w:rsidRPr="00A5746B">
              <w:rPr>
                <w:rFonts w:eastAsia="Times New Roman"/>
                <w:sz w:val="22"/>
                <w:lang w:eastAsia="ru-RU"/>
              </w:rPr>
              <w:t>Средний удельный расход топлива на производство тепла (при КПД. к</w:t>
            </w:r>
            <w:r w:rsidRPr="00A5746B">
              <w:rPr>
                <w:rFonts w:eastAsia="Times New Roman"/>
                <w:sz w:val="22"/>
                <w:lang w:eastAsia="ru-RU"/>
              </w:rPr>
              <w:t>о</w:t>
            </w:r>
            <w:r w:rsidRPr="00A5746B">
              <w:rPr>
                <w:rFonts w:eastAsia="Times New Roman"/>
                <w:sz w:val="22"/>
                <w:lang w:eastAsia="ru-RU"/>
              </w:rPr>
              <w:t>тельной 90%), тут/Гкал</w:t>
            </w:r>
          </w:p>
        </w:tc>
        <w:tc>
          <w:tcPr>
            <w:tcW w:w="848" w:type="pct"/>
            <w:tcBorders>
              <w:top w:val="single" w:sz="4" w:space="0" w:color="auto"/>
              <w:left w:val="single" w:sz="4" w:space="0" w:color="auto"/>
              <w:bottom w:val="single" w:sz="4" w:space="0" w:color="auto"/>
              <w:right w:val="single" w:sz="4" w:space="0" w:color="auto"/>
            </w:tcBorders>
            <w:shd w:val="clear" w:color="auto" w:fill="auto"/>
            <w:noWrap/>
            <w:vAlign w:val="center"/>
          </w:tcPr>
          <w:p w:rsidR="00A32FE5" w:rsidRPr="00A5746B" w:rsidRDefault="00A32FE5" w:rsidP="008840C0">
            <w:pPr>
              <w:jc w:val="center"/>
              <w:rPr>
                <w:szCs w:val="24"/>
              </w:rPr>
            </w:pPr>
            <w:r w:rsidRPr="00A5746B">
              <w:t>0,1505</w:t>
            </w:r>
          </w:p>
        </w:tc>
      </w:tr>
      <w:tr w:rsidR="00A32FE5" w:rsidRPr="00A5746B" w:rsidTr="00FC6E60">
        <w:tc>
          <w:tcPr>
            <w:tcW w:w="406" w:type="pct"/>
            <w:tcBorders>
              <w:top w:val="nil"/>
              <w:left w:val="single" w:sz="8" w:space="0" w:color="auto"/>
              <w:bottom w:val="single" w:sz="8" w:space="0" w:color="auto"/>
              <w:right w:val="single" w:sz="4" w:space="0" w:color="auto"/>
            </w:tcBorders>
            <w:vAlign w:val="center"/>
          </w:tcPr>
          <w:p w:rsidR="00A32FE5" w:rsidRPr="00A5746B" w:rsidRDefault="00A32FE5" w:rsidP="00047CCA">
            <w:pPr>
              <w:jc w:val="center"/>
              <w:rPr>
                <w:rFonts w:eastAsia="Times New Roman"/>
                <w:sz w:val="22"/>
                <w:lang w:eastAsia="ru-RU"/>
              </w:rPr>
            </w:pPr>
            <w:r w:rsidRPr="00A5746B">
              <w:rPr>
                <w:rFonts w:eastAsia="Times New Roman"/>
                <w:sz w:val="22"/>
                <w:lang w:eastAsia="ru-RU"/>
              </w:rPr>
              <w:t>4.2</w:t>
            </w:r>
          </w:p>
        </w:tc>
        <w:tc>
          <w:tcPr>
            <w:tcW w:w="3746" w:type="pct"/>
            <w:tcBorders>
              <w:top w:val="nil"/>
              <w:left w:val="single" w:sz="8" w:space="0" w:color="auto"/>
              <w:bottom w:val="single" w:sz="8" w:space="0" w:color="auto"/>
              <w:right w:val="single" w:sz="4" w:space="0" w:color="auto"/>
            </w:tcBorders>
            <w:shd w:val="clear" w:color="auto" w:fill="auto"/>
            <w:noWrap/>
            <w:vAlign w:val="center"/>
            <w:hideMark/>
          </w:tcPr>
          <w:p w:rsidR="00A32FE5" w:rsidRPr="00A5746B" w:rsidRDefault="00A32FE5" w:rsidP="00047CCA">
            <w:pPr>
              <w:jc w:val="left"/>
              <w:rPr>
                <w:rFonts w:eastAsia="Times New Roman"/>
                <w:sz w:val="22"/>
                <w:lang w:eastAsia="ru-RU"/>
              </w:rPr>
            </w:pPr>
            <w:r w:rsidRPr="00A5746B">
              <w:rPr>
                <w:rFonts w:eastAsia="Times New Roman"/>
                <w:sz w:val="22"/>
                <w:lang w:eastAsia="ru-RU"/>
              </w:rPr>
              <w:t>Расход топлива (электроэнергия), тут</w:t>
            </w:r>
          </w:p>
        </w:tc>
        <w:tc>
          <w:tcPr>
            <w:tcW w:w="848" w:type="pct"/>
            <w:tcBorders>
              <w:top w:val="single" w:sz="4" w:space="0" w:color="auto"/>
              <w:left w:val="single" w:sz="4" w:space="0" w:color="auto"/>
              <w:bottom w:val="single" w:sz="4" w:space="0" w:color="auto"/>
              <w:right w:val="single" w:sz="4" w:space="0" w:color="auto"/>
            </w:tcBorders>
            <w:shd w:val="clear" w:color="auto" w:fill="auto"/>
            <w:noWrap/>
            <w:vAlign w:val="center"/>
          </w:tcPr>
          <w:p w:rsidR="00A32FE5" w:rsidRPr="00A5746B" w:rsidRDefault="00A32FE5" w:rsidP="008840C0">
            <w:pPr>
              <w:jc w:val="center"/>
              <w:rPr>
                <w:szCs w:val="24"/>
              </w:rPr>
            </w:pPr>
            <w:r w:rsidRPr="00A5746B">
              <w:t>3,763</w:t>
            </w:r>
          </w:p>
        </w:tc>
      </w:tr>
      <w:tr w:rsidR="00A32FE5" w:rsidRPr="00A5746B" w:rsidTr="00FC6E60">
        <w:tc>
          <w:tcPr>
            <w:tcW w:w="406" w:type="pct"/>
            <w:tcBorders>
              <w:top w:val="nil"/>
              <w:left w:val="single" w:sz="8" w:space="0" w:color="auto"/>
              <w:bottom w:val="single" w:sz="8" w:space="0" w:color="auto"/>
              <w:right w:val="single" w:sz="4" w:space="0" w:color="auto"/>
            </w:tcBorders>
            <w:vAlign w:val="center"/>
          </w:tcPr>
          <w:p w:rsidR="00A32FE5" w:rsidRPr="00A5746B" w:rsidRDefault="00A32FE5" w:rsidP="00047CCA">
            <w:pPr>
              <w:jc w:val="center"/>
              <w:rPr>
                <w:rFonts w:eastAsia="Times New Roman"/>
                <w:sz w:val="22"/>
                <w:lang w:eastAsia="ru-RU"/>
              </w:rPr>
            </w:pPr>
            <w:r w:rsidRPr="00A5746B">
              <w:rPr>
                <w:rFonts w:eastAsia="Times New Roman"/>
                <w:sz w:val="22"/>
                <w:lang w:eastAsia="ru-RU"/>
              </w:rPr>
              <w:t>4.3</w:t>
            </w:r>
          </w:p>
        </w:tc>
        <w:tc>
          <w:tcPr>
            <w:tcW w:w="3746" w:type="pct"/>
            <w:tcBorders>
              <w:top w:val="nil"/>
              <w:left w:val="single" w:sz="8" w:space="0" w:color="auto"/>
              <w:bottom w:val="single" w:sz="8" w:space="0" w:color="auto"/>
              <w:right w:val="single" w:sz="4" w:space="0" w:color="auto"/>
            </w:tcBorders>
            <w:shd w:val="clear" w:color="auto" w:fill="auto"/>
            <w:noWrap/>
            <w:vAlign w:val="center"/>
            <w:hideMark/>
          </w:tcPr>
          <w:p w:rsidR="00A32FE5" w:rsidRPr="00A5746B" w:rsidRDefault="00A32FE5" w:rsidP="00047CCA">
            <w:pPr>
              <w:jc w:val="left"/>
              <w:rPr>
                <w:rFonts w:eastAsia="Times New Roman"/>
                <w:sz w:val="22"/>
                <w:lang w:eastAsia="ru-RU"/>
              </w:rPr>
            </w:pPr>
            <w:r w:rsidRPr="00A5746B">
              <w:rPr>
                <w:rFonts w:eastAsia="Times New Roman"/>
                <w:sz w:val="22"/>
                <w:lang w:eastAsia="ru-RU"/>
              </w:rPr>
              <w:t>Натуральный расход, тыс. кВт ч</w:t>
            </w:r>
          </w:p>
        </w:tc>
        <w:tc>
          <w:tcPr>
            <w:tcW w:w="848" w:type="pct"/>
            <w:tcBorders>
              <w:top w:val="single" w:sz="4" w:space="0" w:color="auto"/>
              <w:left w:val="single" w:sz="4" w:space="0" w:color="auto"/>
              <w:bottom w:val="single" w:sz="4" w:space="0" w:color="auto"/>
              <w:right w:val="single" w:sz="4" w:space="0" w:color="auto"/>
            </w:tcBorders>
            <w:shd w:val="clear" w:color="auto" w:fill="auto"/>
            <w:noWrap/>
            <w:vAlign w:val="center"/>
          </w:tcPr>
          <w:p w:rsidR="00A32FE5" w:rsidRPr="00A5746B" w:rsidRDefault="00A32FE5" w:rsidP="008840C0">
            <w:pPr>
              <w:jc w:val="center"/>
              <w:rPr>
                <w:szCs w:val="24"/>
              </w:rPr>
            </w:pPr>
            <w:r w:rsidRPr="00A5746B">
              <w:t>10,922</w:t>
            </w:r>
          </w:p>
        </w:tc>
      </w:tr>
      <w:tr w:rsidR="00A32FE5" w:rsidRPr="00A5746B" w:rsidTr="00FC6E60">
        <w:tc>
          <w:tcPr>
            <w:tcW w:w="406" w:type="pct"/>
            <w:tcBorders>
              <w:top w:val="nil"/>
              <w:left w:val="single" w:sz="8" w:space="0" w:color="auto"/>
              <w:bottom w:val="single" w:sz="8" w:space="0" w:color="auto"/>
              <w:right w:val="single" w:sz="4" w:space="0" w:color="auto"/>
            </w:tcBorders>
            <w:vAlign w:val="center"/>
          </w:tcPr>
          <w:p w:rsidR="00A32FE5" w:rsidRPr="00A5746B" w:rsidRDefault="00A32FE5" w:rsidP="00047CCA">
            <w:pPr>
              <w:jc w:val="center"/>
              <w:rPr>
                <w:rFonts w:eastAsia="Times New Roman"/>
                <w:sz w:val="22"/>
                <w:lang w:eastAsia="ru-RU"/>
              </w:rPr>
            </w:pPr>
            <w:r w:rsidRPr="00A5746B">
              <w:rPr>
                <w:rFonts w:eastAsia="Times New Roman"/>
                <w:sz w:val="22"/>
                <w:lang w:eastAsia="ru-RU"/>
              </w:rPr>
              <w:t>4.4</w:t>
            </w:r>
          </w:p>
        </w:tc>
        <w:tc>
          <w:tcPr>
            <w:tcW w:w="3746" w:type="pct"/>
            <w:tcBorders>
              <w:top w:val="nil"/>
              <w:left w:val="single" w:sz="8" w:space="0" w:color="auto"/>
              <w:bottom w:val="single" w:sz="8" w:space="0" w:color="auto"/>
              <w:right w:val="single" w:sz="4" w:space="0" w:color="auto"/>
            </w:tcBorders>
            <w:shd w:val="clear" w:color="auto" w:fill="auto"/>
            <w:noWrap/>
            <w:vAlign w:val="center"/>
            <w:hideMark/>
          </w:tcPr>
          <w:p w:rsidR="00A32FE5" w:rsidRPr="00A5746B" w:rsidRDefault="00A32FE5" w:rsidP="00047CCA">
            <w:pPr>
              <w:jc w:val="left"/>
              <w:rPr>
                <w:rFonts w:eastAsia="Times New Roman"/>
                <w:sz w:val="22"/>
                <w:lang w:eastAsia="ru-RU"/>
              </w:rPr>
            </w:pPr>
            <w:r w:rsidRPr="00A5746B">
              <w:rPr>
                <w:rFonts w:eastAsia="Times New Roman"/>
                <w:sz w:val="22"/>
                <w:lang w:eastAsia="ru-RU"/>
              </w:rPr>
              <w:t>Средняя стоимость электроэнергии, руб./ кВт ч</w:t>
            </w:r>
          </w:p>
        </w:tc>
        <w:tc>
          <w:tcPr>
            <w:tcW w:w="848" w:type="pct"/>
            <w:tcBorders>
              <w:top w:val="single" w:sz="4" w:space="0" w:color="auto"/>
              <w:left w:val="single" w:sz="4" w:space="0" w:color="auto"/>
              <w:bottom w:val="single" w:sz="4" w:space="0" w:color="auto"/>
              <w:right w:val="single" w:sz="4" w:space="0" w:color="auto"/>
            </w:tcBorders>
            <w:shd w:val="clear" w:color="auto" w:fill="auto"/>
            <w:noWrap/>
            <w:vAlign w:val="center"/>
          </w:tcPr>
          <w:p w:rsidR="00A32FE5" w:rsidRPr="00A5746B" w:rsidRDefault="00A32FE5" w:rsidP="008840C0">
            <w:pPr>
              <w:jc w:val="center"/>
              <w:rPr>
                <w:szCs w:val="24"/>
              </w:rPr>
            </w:pPr>
            <w:r w:rsidRPr="00A5746B">
              <w:t>3,24</w:t>
            </w:r>
          </w:p>
        </w:tc>
      </w:tr>
      <w:tr w:rsidR="00A32FE5" w:rsidRPr="00A5746B" w:rsidTr="00FC6E60">
        <w:tc>
          <w:tcPr>
            <w:tcW w:w="406" w:type="pct"/>
            <w:tcBorders>
              <w:top w:val="nil"/>
              <w:left w:val="single" w:sz="8" w:space="0" w:color="auto"/>
              <w:bottom w:val="single" w:sz="8" w:space="0" w:color="auto"/>
              <w:right w:val="single" w:sz="4" w:space="0" w:color="auto"/>
            </w:tcBorders>
            <w:vAlign w:val="center"/>
          </w:tcPr>
          <w:p w:rsidR="00A32FE5" w:rsidRPr="00A5746B" w:rsidRDefault="00A32FE5" w:rsidP="00047CCA">
            <w:pPr>
              <w:jc w:val="center"/>
              <w:rPr>
                <w:rFonts w:eastAsia="Times New Roman"/>
                <w:sz w:val="22"/>
                <w:lang w:eastAsia="ru-RU"/>
              </w:rPr>
            </w:pPr>
            <w:r w:rsidRPr="00A5746B">
              <w:rPr>
                <w:rFonts w:eastAsia="Times New Roman"/>
                <w:sz w:val="22"/>
                <w:lang w:eastAsia="ru-RU"/>
              </w:rPr>
              <w:t>4.5</w:t>
            </w:r>
          </w:p>
        </w:tc>
        <w:tc>
          <w:tcPr>
            <w:tcW w:w="3746" w:type="pct"/>
            <w:tcBorders>
              <w:top w:val="nil"/>
              <w:left w:val="single" w:sz="8" w:space="0" w:color="auto"/>
              <w:bottom w:val="single" w:sz="8" w:space="0" w:color="auto"/>
              <w:right w:val="single" w:sz="4" w:space="0" w:color="auto"/>
            </w:tcBorders>
            <w:shd w:val="clear" w:color="auto" w:fill="auto"/>
            <w:noWrap/>
            <w:vAlign w:val="center"/>
            <w:hideMark/>
          </w:tcPr>
          <w:p w:rsidR="00A32FE5" w:rsidRPr="00A5746B" w:rsidRDefault="00A32FE5" w:rsidP="00047CCA">
            <w:pPr>
              <w:jc w:val="left"/>
              <w:rPr>
                <w:rFonts w:eastAsia="Times New Roman"/>
                <w:sz w:val="22"/>
                <w:lang w:eastAsia="ru-RU"/>
              </w:rPr>
            </w:pPr>
            <w:r w:rsidRPr="00A5746B">
              <w:rPr>
                <w:rFonts w:eastAsia="Times New Roman"/>
                <w:sz w:val="22"/>
                <w:lang w:eastAsia="ru-RU"/>
              </w:rPr>
              <w:t>Затраты на топливо (электроэнергия), руб.</w:t>
            </w:r>
          </w:p>
        </w:tc>
        <w:tc>
          <w:tcPr>
            <w:tcW w:w="848" w:type="pct"/>
            <w:tcBorders>
              <w:top w:val="single" w:sz="4" w:space="0" w:color="auto"/>
              <w:left w:val="single" w:sz="4" w:space="0" w:color="auto"/>
              <w:bottom w:val="single" w:sz="4" w:space="0" w:color="auto"/>
              <w:right w:val="single" w:sz="4" w:space="0" w:color="auto"/>
            </w:tcBorders>
            <w:shd w:val="clear" w:color="auto" w:fill="auto"/>
            <w:noWrap/>
            <w:vAlign w:val="center"/>
          </w:tcPr>
          <w:p w:rsidR="00A32FE5" w:rsidRPr="00A5746B" w:rsidRDefault="00A32FE5" w:rsidP="008840C0">
            <w:pPr>
              <w:jc w:val="center"/>
              <w:rPr>
                <w:szCs w:val="24"/>
              </w:rPr>
            </w:pPr>
            <w:r w:rsidRPr="00A5746B">
              <w:t>35386,1</w:t>
            </w:r>
          </w:p>
        </w:tc>
      </w:tr>
    </w:tbl>
    <w:p w:rsidR="00FC6E60" w:rsidRPr="00A5746B" w:rsidRDefault="00FC6E60" w:rsidP="009531F0">
      <w:pPr>
        <w:pStyle w:val="Affb"/>
      </w:pPr>
    </w:p>
    <w:p w:rsidR="009531F0" w:rsidRPr="00A5746B" w:rsidRDefault="009531F0" w:rsidP="009531F0">
      <w:pPr>
        <w:pStyle w:val="Affb"/>
      </w:pPr>
      <w:r w:rsidRPr="00A5746B">
        <w:t>По данным таблицы видно, что стоимость отопления жилого дома от индивидуального г</w:t>
      </w:r>
      <w:r w:rsidRPr="00A5746B">
        <w:t>а</w:t>
      </w:r>
      <w:r w:rsidRPr="00A5746B">
        <w:t xml:space="preserve">зового котла меньше стоимости централизованного теплоснабжения на </w:t>
      </w:r>
      <w:r w:rsidR="00A32FE5" w:rsidRPr="00A5746B">
        <w:t>61,4</w:t>
      </w:r>
      <w:r w:rsidRPr="00A5746B">
        <w:t>%. В случае испол</w:t>
      </w:r>
      <w:r w:rsidRPr="00A5746B">
        <w:t>ь</w:t>
      </w:r>
      <w:r w:rsidRPr="00A5746B">
        <w:t xml:space="preserve">зования индивидуальных твердотопливных котлов стоимость отопления </w:t>
      </w:r>
      <w:r w:rsidR="00A32FE5" w:rsidRPr="00A5746B">
        <w:t>соответствует сто</w:t>
      </w:r>
      <w:r w:rsidR="00A32FE5" w:rsidRPr="00A5746B">
        <w:t>и</w:t>
      </w:r>
      <w:r w:rsidR="00A32FE5" w:rsidRPr="00A5746B">
        <w:lastRenderedPageBreak/>
        <w:t>мость централизованного отопления</w:t>
      </w:r>
      <w:r w:rsidRPr="00A5746B">
        <w:t>. Стоимость электроотопления жилого дома меньше сто</w:t>
      </w:r>
      <w:r w:rsidRPr="00A5746B">
        <w:t>и</w:t>
      </w:r>
      <w:r w:rsidRPr="00A5746B">
        <w:t xml:space="preserve">мости централизованного теплоснабжения на </w:t>
      </w:r>
      <w:r w:rsidR="00A32FE5" w:rsidRPr="00A5746B">
        <w:t>37,6</w:t>
      </w:r>
      <w:r w:rsidRPr="00A5746B">
        <w:t>%.</w:t>
      </w:r>
    </w:p>
    <w:p w:rsidR="009531F0" w:rsidRPr="00A5746B" w:rsidRDefault="009531F0" w:rsidP="009531F0">
      <w:pPr>
        <w:pStyle w:val="Affb"/>
        <w:rPr>
          <w:szCs w:val="24"/>
        </w:rPr>
      </w:pPr>
      <w:r w:rsidRPr="00A5746B">
        <w:t xml:space="preserve">Таким образом, наиболее экономически выгодным вариантом отопления частных жилых домов является – индивидуальное отопление газовыми котлами. </w:t>
      </w:r>
      <w:r w:rsidRPr="00A5746B">
        <w:rPr>
          <w:szCs w:val="24"/>
        </w:rPr>
        <w:t>Применительно к индивид</w:t>
      </w:r>
      <w:r w:rsidRPr="00A5746B">
        <w:rPr>
          <w:szCs w:val="24"/>
        </w:rPr>
        <w:t>у</w:t>
      </w:r>
      <w:r w:rsidRPr="00A5746B">
        <w:rPr>
          <w:szCs w:val="24"/>
        </w:rPr>
        <w:t xml:space="preserve">альным жилым домам и домам блокированной застройки можно сделать следующие выводы: </w:t>
      </w:r>
    </w:p>
    <w:p w:rsidR="009531F0" w:rsidRPr="00A5746B" w:rsidRDefault="009531F0" w:rsidP="009531F0">
      <w:pPr>
        <w:ind w:firstLine="709"/>
        <w:rPr>
          <w:szCs w:val="24"/>
        </w:rPr>
      </w:pPr>
      <w:r w:rsidRPr="00A5746B">
        <w:rPr>
          <w:szCs w:val="24"/>
        </w:rPr>
        <w:t>1) для домов расположенных в газифицированной части населенного пункта оптимал</w:t>
      </w:r>
      <w:r w:rsidRPr="00A5746B">
        <w:rPr>
          <w:szCs w:val="24"/>
        </w:rPr>
        <w:t>ь</w:t>
      </w:r>
      <w:r w:rsidRPr="00A5746B">
        <w:rPr>
          <w:szCs w:val="24"/>
        </w:rPr>
        <w:t>ным вариантом является теплоснабжение от индивидуальных газовых теплогенераторов. В г</w:t>
      </w:r>
      <w:r w:rsidRPr="00A5746B">
        <w:rPr>
          <w:szCs w:val="24"/>
        </w:rPr>
        <w:t>а</w:t>
      </w:r>
      <w:r w:rsidRPr="00A5746B">
        <w:rPr>
          <w:szCs w:val="24"/>
        </w:rPr>
        <w:t>зифицированных населенных пунктах большинство частных домовладений стремятся к инд</w:t>
      </w:r>
      <w:r w:rsidRPr="00A5746B">
        <w:rPr>
          <w:szCs w:val="24"/>
        </w:rPr>
        <w:t>и</w:t>
      </w:r>
      <w:r w:rsidRPr="00A5746B">
        <w:rPr>
          <w:szCs w:val="24"/>
        </w:rPr>
        <w:t>видуальному теплоснабжению от газовых теплогенераторов, понимая его преимущества – о</w:t>
      </w:r>
      <w:r w:rsidRPr="00A5746B">
        <w:rPr>
          <w:szCs w:val="24"/>
        </w:rPr>
        <w:t>т</w:t>
      </w:r>
      <w:r w:rsidRPr="00A5746B">
        <w:rPr>
          <w:szCs w:val="24"/>
        </w:rPr>
        <w:t>носительно недорогое и качественное теплоснабжение. Поэтому переход частных домовлад</w:t>
      </w:r>
      <w:r w:rsidRPr="00A5746B">
        <w:rPr>
          <w:szCs w:val="24"/>
        </w:rPr>
        <w:t>е</w:t>
      </w:r>
      <w:r w:rsidRPr="00A5746B">
        <w:rPr>
          <w:szCs w:val="24"/>
        </w:rPr>
        <w:t>ний (индивидуальных жилых домов и блокированных жилых домов) на индивидуальное тепл</w:t>
      </w:r>
      <w:r w:rsidRPr="00A5746B">
        <w:rPr>
          <w:szCs w:val="24"/>
        </w:rPr>
        <w:t>о</w:t>
      </w:r>
      <w:r w:rsidRPr="00A5746B">
        <w:rPr>
          <w:szCs w:val="24"/>
        </w:rPr>
        <w:t>снабжение происходит естественным образом, хотя и не так быстро из-за существенных пе</w:t>
      </w:r>
      <w:r w:rsidRPr="00A5746B">
        <w:rPr>
          <w:szCs w:val="24"/>
        </w:rPr>
        <w:t>р</w:t>
      </w:r>
      <w:r w:rsidRPr="00A5746B">
        <w:rPr>
          <w:szCs w:val="24"/>
        </w:rPr>
        <w:t xml:space="preserve">вичных капитальных затрат. </w:t>
      </w:r>
    </w:p>
    <w:p w:rsidR="009531F0" w:rsidRPr="00A5746B" w:rsidRDefault="009531F0" w:rsidP="009531F0">
      <w:pPr>
        <w:ind w:firstLine="709"/>
        <w:rPr>
          <w:szCs w:val="24"/>
        </w:rPr>
      </w:pPr>
      <w:r w:rsidRPr="00A5746B">
        <w:rPr>
          <w:szCs w:val="24"/>
        </w:rPr>
        <w:t>2) для домов расположенных в негазифицированной части населенного пункта опт</w:t>
      </w:r>
      <w:r w:rsidRPr="00A5746B">
        <w:rPr>
          <w:szCs w:val="24"/>
        </w:rPr>
        <w:t>и</w:t>
      </w:r>
      <w:r w:rsidRPr="00A5746B">
        <w:rPr>
          <w:szCs w:val="24"/>
        </w:rPr>
        <w:t>мальным вариантом является теплоснабжение с применением очаговых печей и твердотопли</w:t>
      </w:r>
      <w:r w:rsidRPr="00A5746B">
        <w:rPr>
          <w:szCs w:val="24"/>
        </w:rPr>
        <w:t>в</w:t>
      </w:r>
      <w:r w:rsidRPr="00A5746B">
        <w:rPr>
          <w:szCs w:val="24"/>
        </w:rPr>
        <w:t xml:space="preserve">ных котлов длительного горения или централизованное теплоснабжение. В последнее время широкое распространение среди населения стали получать котлы длительного горения, в том числе пеллетные и «всеядные» котлы. </w:t>
      </w:r>
    </w:p>
    <w:p w:rsidR="009531F0" w:rsidRPr="00A5746B" w:rsidRDefault="009531F0" w:rsidP="009531F0">
      <w:pPr>
        <w:pStyle w:val="Affb"/>
      </w:pPr>
      <w:r w:rsidRPr="00A5746B">
        <w:t>Поквартирное отопление значительно удешевляет жилищное строительство: отпадает необходимость в дорогостоящих теплосетях, тепловых пунктах, приборах учета тепловой эне</w:t>
      </w:r>
      <w:r w:rsidRPr="00A5746B">
        <w:t>р</w:t>
      </w:r>
      <w:r w:rsidRPr="00A5746B">
        <w:t>гии; становится возможным вести жилищное строительство в районах, не обеспеченных разв</w:t>
      </w:r>
      <w:r w:rsidRPr="00A5746B">
        <w:t>и</w:t>
      </w:r>
      <w:r w:rsidRPr="00A5746B">
        <w:t>той инфраструктурой тепловых сетей, при условии надежного газоснабжения; снимается пр</w:t>
      </w:r>
      <w:r w:rsidRPr="00A5746B">
        <w:t>о</w:t>
      </w:r>
      <w:r w:rsidRPr="00A5746B">
        <w:t>блема окупаемости системы отопления, т.к. погашение стоимости происходит в момент поку</w:t>
      </w:r>
      <w:r w:rsidRPr="00A5746B">
        <w:t>п</w:t>
      </w:r>
      <w:r w:rsidRPr="00A5746B">
        <w:t>ки жилья.</w:t>
      </w:r>
    </w:p>
    <w:p w:rsidR="009531F0" w:rsidRPr="00A5746B" w:rsidRDefault="009531F0" w:rsidP="009531F0">
      <w:pPr>
        <w:pStyle w:val="Affb"/>
      </w:pPr>
      <w:r w:rsidRPr="00A5746B">
        <w:t>Потребитель получает возможность достичь максимального теплового комфорта, и сам определяет уровень собственного обеспечения теплом и горячей водой; снимается проблема перебоев в тепле и горячей воде по техническим, организационным и сезонным причинам.</w:t>
      </w:r>
    </w:p>
    <w:p w:rsidR="009531F0" w:rsidRPr="00A5746B" w:rsidRDefault="009531F0" w:rsidP="009531F0">
      <w:pPr>
        <w:pStyle w:val="Affb"/>
      </w:pPr>
      <w:r w:rsidRPr="00A5746B">
        <w:t>Децентрализованные системы любого вида позволяют исключить потери энергии при ее транспортировке (значит, снизить стоимость тепла для конечного потребителя), повысить надежность отопления и горячего водоснабжения, вести жилищное строительство там, где нет развитых тепловых сетей.</w:t>
      </w:r>
    </w:p>
    <w:p w:rsidR="009531F0" w:rsidRPr="00A5746B" w:rsidRDefault="009531F0" w:rsidP="009531F0">
      <w:pPr>
        <w:pStyle w:val="Affb"/>
      </w:pPr>
      <w:r w:rsidRPr="00A5746B">
        <w:t>При подключении индивидуальной жилой застройки к сетям централизованного тепл</w:t>
      </w:r>
      <w:r w:rsidRPr="00A5746B">
        <w:t>о</w:t>
      </w:r>
      <w:r w:rsidRPr="00A5746B">
        <w:t>снабжения низкая плотность тепловой нагрузки и высокая протяженность тепловых сетей м</w:t>
      </w:r>
      <w:r w:rsidRPr="00A5746B">
        <w:t>а</w:t>
      </w:r>
      <w:r w:rsidRPr="00A5746B">
        <w:t>лого диаметра влечет за собой увеличение тепловых потерь через изоляцию трубопроводов и с утечками теплоносителя и высокие финансовые затраты на строительство таких сетей.</w:t>
      </w:r>
    </w:p>
    <w:p w:rsidR="009531F0" w:rsidRPr="00A5746B" w:rsidRDefault="009531F0" w:rsidP="009531F0">
      <w:pPr>
        <w:pStyle w:val="Affb"/>
      </w:pPr>
      <w:r w:rsidRPr="00A5746B">
        <w:t>На расчетный срок теплоснабжение индивидуальной жилой застройки предусматривается обеспечить от индивидуальных источников тепла на газообразном и твердом топливе, а также посредствам печного отопления. Подключение объектов индивидуальной жилой застройки к централизованным системам теплоснабжения не планируется.</w:t>
      </w:r>
    </w:p>
    <w:p w:rsidR="00034DF7" w:rsidRPr="00A5746B" w:rsidRDefault="00835349" w:rsidP="0006129B">
      <w:pPr>
        <w:pStyle w:val="21"/>
        <w:spacing w:line="240" w:lineRule="auto"/>
        <w:rPr>
          <w:rStyle w:val="ed"/>
        </w:rPr>
      </w:pPr>
      <w:bookmarkStart w:id="229" w:name="_Toc121588541"/>
      <w:r w:rsidRPr="00A5746B">
        <w:rPr>
          <w:rStyle w:val="ed"/>
        </w:rPr>
        <w:t>7.12</w:t>
      </w:r>
      <w:r w:rsidR="0039390E" w:rsidRPr="00A5746B">
        <w:rPr>
          <w:rStyle w:val="ed"/>
        </w:rPr>
        <w:t xml:space="preserve"> </w:t>
      </w:r>
      <w:r w:rsidRPr="00A5746B">
        <w:rPr>
          <w:rStyle w:val="ed"/>
        </w:rPr>
        <w:t>О</w:t>
      </w:r>
      <w:r w:rsidR="008B4EE3" w:rsidRPr="00A5746B">
        <w:rPr>
          <w:rStyle w:val="ed"/>
        </w:rPr>
        <w:t xml:space="preserve">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w:t>
      </w:r>
      <w:r w:rsidR="00FE6FCF" w:rsidRPr="00A5746B">
        <w:rPr>
          <w:rStyle w:val="ed"/>
        </w:rPr>
        <w:t>округа</w:t>
      </w:r>
      <w:bookmarkEnd w:id="229"/>
    </w:p>
    <w:p w:rsidR="00034DF7" w:rsidRPr="00A5746B" w:rsidRDefault="00034DF7" w:rsidP="0006129B">
      <w:pPr>
        <w:suppressAutoHyphens/>
        <w:ind w:firstLine="567"/>
        <w:rPr>
          <w:rStyle w:val="ed"/>
          <w:b/>
          <w:szCs w:val="24"/>
        </w:rPr>
      </w:pPr>
      <w:r w:rsidRPr="00A5746B">
        <w:rPr>
          <w:rFonts w:eastAsia="Times New Roman"/>
          <w:szCs w:val="24"/>
          <w:lang w:eastAsia="ru-RU"/>
        </w:rPr>
        <w:t xml:space="preserve">Перспективные балансы тепловой мощности </w:t>
      </w:r>
      <w:r w:rsidR="00452768" w:rsidRPr="00A5746B">
        <w:rPr>
          <w:rFonts w:eastAsia="Times New Roman"/>
          <w:szCs w:val="24"/>
          <w:lang w:eastAsia="ru-RU"/>
        </w:rPr>
        <w:t>источника</w:t>
      </w:r>
      <w:r w:rsidRPr="00A5746B">
        <w:rPr>
          <w:rFonts w:eastAsia="Times New Roman"/>
          <w:szCs w:val="24"/>
          <w:lang w:eastAsia="ru-RU"/>
        </w:rPr>
        <w:t xml:space="preserve"> тепловой энергии и теплоносителя и присоединенной тепловой нагрузки в системе теплоснабжения рассчитывались на основании предоставленной информации о приростах площадей строительных фондов в зон</w:t>
      </w:r>
      <w:r w:rsidR="00452768" w:rsidRPr="00A5746B">
        <w:rPr>
          <w:rFonts w:eastAsia="Times New Roman"/>
          <w:szCs w:val="24"/>
          <w:lang w:eastAsia="ru-RU"/>
        </w:rPr>
        <w:t>е</w:t>
      </w:r>
      <w:r w:rsidRPr="00A5746B">
        <w:rPr>
          <w:rFonts w:eastAsia="Times New Roman"/>
          <w:szCs w:val="24"/>
          <w:lang w:eastAsia="ru-RU"/>
        </w:rPr>
        <w:t xml:space="preserve"> действия источник</w:t>
      </w:r>
      <w:r w:rsidR="00452768" w:rsidRPr="00A5746B">
        <w:rPr>
          <w:rFonts w:eastAsia="Times New Roman"/>
          <w:szCs w:val="24"/>
          <w:lang w:eastAsia="ru-RU"/>
        </w:rPr>
        <w:t>а</w:t>
      </w:r>
      <w:r w:rsidRPr="00A5746B">
        <w:rPr>
          <w:rFonts w:eastAsia="Times New Roman"/>
          <w:szCs w:val="24"/>
          <w:lang w:eastAsia="ru-RU"/>
        </w:rPr>
        <w:t xml:space="preserve"> тепловой энергии, с учетом величины подключаемых тепловых нагрузок.</w:t>
      </w:r>
      <w:r w:rsidR="006E3E4A" w:rsidRPr="00A5746B">
        <w:rPr>
          <w:rFonts w:eastAsia="Times New Roman"/>
          <w:szCs w:val="24"/>
          <w:lang w:eastAsia="ru-RU"/>
        </w:rPr>
        <w:t xml:space="preserve"> Перспективные балансы производительности </w:t>
      </w:r>
      <w:r w:rsidR="006E3E4A" w:rsidRPr="00A5746B">
        <w:rPr>
          <w:rStyle w:val="ed"/>
          <w:szCs w:val="24"/>
        </w:rPr>
        <w:t>и потребления тепловой мощности источников тепловой энергии и теплоносителя приведены в Главах 4 и 6 настоящего документа.</w:t>
      </w:r>
    </w:p>
    <w:p w:rsidR="00034DF7" w:rsidRPr="00A5746B" w:rsidRDefault="00835349" w:rsidP="0006129B">
      <w:pPr>
        <w:pStyle w:val="21"/>
        <w:spacing w:line="240" w:lineRule="auto"/>
        <w:rPr>
          <w:rStyle w:val="mark"/>
        </w:rPr>
      </w:pPr>
      <w:bookmarkStart w:id="230" w:name="_Toc121588542"/>
      <w:r w:rsidRPr="00A5746B">
        <w:rPr>
          <w:rStyle w:val="ed"/>
        </w:rPr>
        <w:lastRenderedPageBreak/>
        <w:t>7.13</w:t>
      </w:r>
      <w:r w:rsidR="00034DF7" w:rsidRPr="00A5746B">
        <w:rPr>
          <w:rStyle w:val="ed"/>
        </w:rPr>
        <w:t> </w:t>
      </w:r>
      <w:r w:rsidRPr="00A5746B">
        <w:rPr>
          <w:rStyle w:val="ed"/>
        </w:rPr>
        <w:t>А</w:t>
      </w:r>
      <w:r w:rsidR="008B4EE3" w:rsidRPr="00A5746B">
        <w:rPr>
          <w:rStyle w:val="ed"/>
        </w:rPr>
        <w:t>нализ целесообразности ввода новых и реконструкции и (или) модернизации существующих источников тепловой энергии с использованием возобновляемых исто</w:t>
      </w:r>
      <w:r w:rsidR="008B4EE3" w:rsidRPr="00A5746B">
        <w:rPr>
          <w:rStyle w:val="ed"/>
        </w:rPr>
        <w:t>ч</w:t>
      </w:r>
      <w:r w:rsidR="008B4EE3" w:rsidRPr="00A5746B">
        <w:rPr>
          <w:rStyle w:val="ed"/>
        </w:rPr>
        <w:t>ников энергии, а также местных видов топлива</w:t>
      </w:r>
      <w:bookmarkEnd w:id="230"/>
    </w:p>
    <w:p w:rsidR="007675F3" w:rsidRPr="00A5746B" w:rsidRDefault="004E4FD0" w:rsidP="0006129B">
      <w:pPr>
        <w:ind w:firstLine="567"/>
        <w:rPr>
          <w:szCs w:val="28"/>
        </w:rPr>
      </w:pPr>
      <w:r w:rsidRPr="00A5746B">
        <w:rPr>
          <w:szCs w:val="28"/>
        </w:rPr>
        <w:t>Мероприятия по использованию возобновляемых источников энергии и местных видов топлив на источниках тепловой энергии не предусмотрены.</w:t>
      </w:r>
    </w:p>
    <w:p w:rsidR="00A32FE5" w:rsidRPr="00A5746B" w:rsidRDefault="00A32FE5" w:rsidP="00A32FE5">
      <w:pPr>
        <w:tabs>
          <w:tab w:val="left" w:pos="0"/>
        </w:tabs>
        <w:ind w:firstLine="567"/>
        <w:rPr>
          <w:rFonts w:eastAsia="Times New Roman"/>
          <w:szCs w:val="24"/>
          <w:lang w:eastAsia="ru-RU"/>
        </w:rPr>
      </w:pPr>
      <w:r w:rsidRPr="00A5746B">
        <w:rPr>
          <w:rFonts w:eastAsia="Times New Roman"/>
          <w:szCs w:val="24"/>
          <w:lang w:eastAsia="ru-RU"/>
        </w:rPr>
        <w:t>Основным направлением развития системы теплоснабжения выбрано сохранение сущ</w:t>
      </w:r>
      <w:r w:rsidRPr="00A5746B">
        <w:rPr>
          <w:rFonts w:eastAsia="Times New Roman"/>
          <w:szCs w:val="24"/>
          <w:lang w:eastAsia="ru-RU"/>
        </w:rPr>
        <w:t>е</w:t>
      </w:r>
      <w:r w:rsidRPr="00A5746B">
        <w:rPr>
          <w:rFonts w:eastAsia="Times New Roman"/>
          <w:szCs w:val="24"/>
          <w:lang w:eastAsia="ru-RU"/>
        </w:rPr>
        <w:t>ствующей системы с проведением работ по модернизации оборудования источника централ</w:t>
      </w:r>
      <w:r w:rsidRPr="00A5746B">
        <w:rPr>
          <w:rFonts w:eastAsia="Times New Roman"/>
          <w:szCs w:val="24"/>
          <w:lang w:eastAsia="ru-RU"/>
        </w:rPr>
        <w:t>и</w:t>
      </w:r>
      <w:r w:rsidRPr="00A5746B">
        <w:rPr>
          <w:rFonts w:eastAsia="Times New Roman"/>
          <w:szCs w:val="24"/>
          <w:lang w:eastAsia="ru-RU"/>
        </w:rPr>
        <w:t>зованного теплоснабжения (</w:t>
      </w:r>
      <w:r w:rsidRPr="00A5746B">
        <w:t>замена изношенного оборудования, проведение текущих и план</w:t>
      </w:r>
      <w:r w:rsidRPr="00A5746B">
        <w:t>о</w:t>
      </w:r>
      <w:r w:rsidRPr="00A5746B">
        <w:t xml:space="preserve">вых ремонтов и т.д.). </w:t>
      </w:r>
      <w:r w:rsidRPr="00A5746B">
        <w:rPr>
          <w:szCs w:val="24"/>
        </w:rPr>
        <w:t>Для обеспечения качественного и надежного теплоснабжения потребит</w:t>
      </w:r>
      <w:r w:rsidRPr="00A5746B">
        <w:rPr>
          <w:szCs w:val="24"/>
        </w:rPr>
        <w:t>е</w:t>
      </w:r>
      <w:r w:rsidRPr="00A5746B">
        <w:rPr>
          <w:szCs w:val="24"/>
        </w:rPr>
        <w:t>лей, данный вариант развития предусматривает также поэтапную замену сетей теплоснабжения со сроком эксплуатации более 25 лет.</w:t>
      </w:r>
    </w:p>
    <w:p w:rsidR="00380E00" w:rsidRPr="00A5746B" w:rsidRDefault="00835349" w:rsidP="0006129B">
      <w:pPr>
        <w:pStyle w:val="21"/>
        <w:spacing w:line="240" w:lineRule="auto"/>
      </w:pPr>
      <w:bookmarkStart w:id="231" w:name="_Toc121588543"/>
      <w:r w:rsidRPr="00A5746B">
        <w:t>7.14</w:t>
      </w:r>
      <w:r w:rsidR="00380E00" w:rsidRPr="00A5746B">
        <w:t xml:space="preserve"> </w:t>
      </w:r>
      <w:r w:rsidRPr="00A5746B">
        <w:t>О</w:t>
      </w:r>
      <w:r w:rsidR="008B4EE3" w:rsidRPr="00A5746B">
        <w:t>боснование организации теплоснабжения в производственных зонах на те</w:t>
      </w:r>
      <w:r w:rsidR="008B4EE3" w:rsidRPr="00A5746B">
        <w:t>р</w:t>
      </w:r>
      <w:r w:rsidR="008B4EE3" w:rsidRPr="00A5746B">
        <w:t xml:space="preserve">ритории </w:t>
      </w:r>
      <w:r w:rsidR="00FE6FCF" w:rsidRPr="00A5746B">
        <w:t>округа</w:t>
      </w:r>
      <w:bookmarkEnd w:id="231"/>
    </w:p>
    <w:p w:rsidR="004E4FD0" w:rsidRPr="00A5746B" w:rsidRDefault="004E4FD0" w:rsidP="0006129B">
      <w:pPr>
        <w:ind w:firstLine="567"/>
        <w:rPr>
          <w:szCs w:val="24"/>
        </w:rPr>
      </w:pPr>
      <w:r w:rsidRPr="00A5746B">
        <w:rPr>
          <w:szCs w:val="24"/>
        </w:rPr>
        <w:t>Источники тепловой энергии на территории производственных зон используются искл</w:t>
      </w:r>
      <w:r w:rsidRPr="00A5746B">
        <w:rPr>
          <w:szCs w:val="24"/>
        </w:rPr>
        <w:t>ю</w:t>
      </w:r>
      <w:r w:rsidRPr="00A5746B">
        <w:rPr>
          <w:szCs w:val="24"/>
        </w:rPr>
        <w:t xml:space="preserve">чительно для технологических и иных </w:t>
      </w:r>
      <w:r w:rsidR="00DA64B6" w:rsidRPr="00A5746B">
        <w:rPr>
          <w:szCs w:val="24"/>
        </w:rPr>
        <w:t xml:space="preserve">нужд </w:t>
      </w:r>
      <w:r w:rsidRPr="00A5746B">
        <w:rPr>
          <w:szCs w:val="24"/>
        </w:rPr>
        <w:t xml:space="preserve">самой производственной зоны. </w:t>
      </w:r>
    </w:p>
    <w:p w:rsidR="00380E00" w:rsidRPr="00A5746B" w:rsidRDefault="004E4FD0" w:rsidP="0006129B">
      <w:pPr>
        <w:ind w:firstLine="567"/>
        <w:rPr>
          <w:szCs w:val="24"/>
        </w:rPr>
      </w:pPr>
      <w:r w:rsidRPr="00A5746B">
        <w:rPr>
          <w:szCs w:val="24"/>
        </w:rPr>
        <w:t xml:space="preserve">На расчетный срок до </w:t>
      </w:r>
      <w:r w:rsidR="00DD0BFB" w:rsidRPr="00A5746B">
        <w:rPr>
          <w:szCs w:val="24"/>
        </w:rPr>
        <w:t>2</w:t>
      </w:r>
      <w:r w:rsidR="00A32FE5" w:rsidRPr="00A5746B">
        <w:rPr>
          <w:szCs w:val="24"/>
        </w:rPr>
        <w:t>030</w:t>
      </w:r>
      <w:r w:rsidR="00E87BC5" w:rsidRPr="00A5746B">
        <w:rPr>
          <w:szCs w:val="24"/>
        </w:rPr>
        <w:t xml:space="preserve"> </w:t>
      </w:r>
      <w:r w:rsidR="00DD0BFB" w:rsidRPr="00A5746B">
        <w:rPr>
          <w:szCs w:val="24"/>
        </w:rPr>
        <w:t>г</w:t>
      </w:r>
      <w:r w:rsidRPr="00A5746B">
        <w:rPr>
          <w:szCs w:val="24"/>
        </w:rPr>
        <w:t>ода строительство производственных предприятий с испол</w:t>
      </w:r>
      <w:r w:rsidRPr="00A5746B">
        <w:rPr>
          <w:szCs w:val="24"/>
        </w:rPr>
        <w:t>ь</w:t>
      </w:r>
      <w:r w:rsidRPr="00A5746B">
        <w:rPr>
          <w:szCs w:val="24"/>
        </w:rPr>
        <w:t xml:space="preserve">зованием тепловой энергии от централизованных источников теплоснабжения не планируется. </w:t>
      </w:r>
    </w:p>
    <w:p w:rsidR="007675F3" w:rsidRPr="00A5746B" w:rsidRDefault="007675F3" w:rsidP="0006129B">
      <w:pPr>
        <w:ind w:firstLine="709"/>
        <w:rPr>
          <w:b/>
          <w:szCs w:val="24"/>
        </w:rPr>
      </w:pPr>
    </w:p>
    <w:p w:rsidR="00B63F75" w:rsidRPr="00A5746B" w:rsidRDefault="00B63F75" w:rsidP="0006129B">
      <w:pPr>
        <w:ind w:firstLine="709"/>
        <w:rPr>
          <w:rStyle w:val="ed"/>
          <w:b/>
          <w:szCs w:val="24"/>
        </w:rPr>
        <w:sectPr w:rsidR="00B63F75" w:rsidRPr="00A5746B" w:rsidSect="003B765F">
          <w:pgSz w:w="11906" w:h="16838"/>
          <w:pgMar w:top="1134" w:right="851" w:bottom="1134" w:left="1134" w:header="708" w:footer="708" w:gutter="0"/>
          <w:cols w:space="708"/>
          <w:docGrid w:linePitch="360"/>
        </w:sectPr>
      </w:pPr>
    </w:p>
    <w:p w:rsidR="004E60D3" w:rsidRPr="00A5746B" w:rsidRDefault="00835349" w:rsidP="0006129B">
      <w:pPr>
        <w:pStyle w:val="21"/>
        <w:spacing w:line="240" w:lineRule="auto"/>
      </w:pPr>
      <w:bookmarkStart w:id="232" w:name="_Toc121588544"/>
      <w:r w:rsidRPr="00A5746B">
        <w:rPr>
          <w:rStyle w:val="ed"/>
        </w:rPr>
        <w:lastRenderedPageBreak/>
        <w:t>7.15</w:t>
      </w:r>
      <w:r w:rsidR="0039390E" w:rsidRPr="00A5746B">
        <w:rPr>
          <w:rStyle w:val="ed"/>
        </w:rPr>
        <w:t xml:space="preserve"> </w:t>
      </w:r>
      <w:r w:rsidRPr="00A5746B">
        <w:rPr>
          <w:rStyle w:val="ed"/>
        </w:rPr>
        <w:t>Р</w:t>
      </w:r>
      <w:r w:rsidR="008B4EE3" w:rsidRPr="00A5746B">
        <w:rPr>
          <w:rStyle w:val="ed"/>
        </w:rPr>
        <w:t>езультаты расчетов радиуса эффективного теплоснабжения</w:t>
      </w:r>
      <w:bookmarkEnd w:id="232"/>
    </w:p>
    <w:p w:rsidR="004E60D3" w:rsidRPr="00A5746B" w:rsidRDefault="004E60D3" w:rsidP="0006129B">
      <w:pPr>
        <w:suppressAutoHyphens/>
        <w:ind w:firstLine="567"/>
        <w:contextualSpacing/>
        <w:rPr>
          <w:position w:val="-12"/>
          <w:szCs w:val="24"/>
          <w:lang w:eastAsia="ar-SA"/>
        </w:rPr>
      </w:pPr>
      <w:r w:rsidRPr="00A5746B">
        <w:rPr>
          <w:position w:val="-12"/>
          <w:szCs w:val="24"/>
          <w:lang w:eastAsia="ar-SA"/>
        </w:rPr>
        <w:t>Расчет оптимального радиуса теплоснабжения, применяемого в качестве характерного параметра, позволит определить границы действия централизованного теплоснабжения по целевой функции минимума себестоимости полезно отпущенного тепла. При этом возможен также вариант убыточности дальнего транспорта тепла, принимая во внимание важность и сложность проблемы.</w:t>
      </w:r>
    </w:p>
    <w:p w:rsidR="004E60D3" w:rsidRPr="00A5746B" w:rsidRDefault="004E60D3" w:rsidP="0006129B">
      <w:pPr>
        <w:suppressAutoHyphens/>
        <w:ind w:firstLine="567"/>
        <w:contextualSpacing/>
        <w:rPr>
          <w:lang w:eastAsia="ru-RU"/>
        </w:rPr>
      </w:pPr>
      <w:r w:rsidRPr="00A5746B">
        <w:rPr>
          <w:lang w:eastAsia="ru-RU"/>
        </w:rPr>
        <w:t xml:space="preserve">Расчет радиуса эффективного теплоснабжения проводился в соответствии с методикой расчета </w:t>
      </w:r>
      <w:r w:rsidR="00941D3A" w:rsidRPr="00A5746B">
        <w:rPr>
          <w:lang w:eastAsia="ru-RU"/>
        </w:rPr>
        <w:t>приведённой</w:t>
      </w:r>
      <w:r w:rsidRPr="00A5746B">
        <w:rPr>
          <w:lang w:eastAsia="ru-RU"/>
        </w:rPr>
        <w:t xml:space="preserve"> в приложении 40 Методических указаний по разработке схем теплоснабжения, </w:t>
      </w:r>
      <w:r w:rsidR="00D548D2" w:rsidRPr="00A5746B">
        <w:rPr>
          <w:lang w:eastAsia="ru-RU"/>
        </w:rPr>
        <w:t>утвержденных Приказом Минэнерго России от 05.03.2019 № 212 «Об утверждении Методических указаний по разработке схем теплоснабжения»</w:t>
      </w:r>
      <w:r w:rsidRPr="00A5746B">
        <w:rPr>
          <w:lang w:eastAsia="ru-RU"/>
        </w:rPr>
        <w:t>.</w:t>
      </w:r>
      <w:bookmarkStart w:id="233" w:name="_Toc391983076"/>
      <w:bookmarkStart w:id="234" w:name="_Toc391993917"/>
      <w:bookmarkStart w:id="235" w:name="_Toc393288494"/>
      <w:r w:rsidRPr="00A5746B">
        <w:rPr>
          <w:lang w:eastAsia="ru-RU"/>
        </w:rPr>
        <w:t xml:space="preserve"> В соответствии с данной методикой радиус эффективного теплоснабжения определяется как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(технологическое присоединение) теплопотребляющей установки к данной системе теплоснабжения нецелесообразно по причине увеличения совокупных расходов в системе теплоснабжения. Другими словами радиус эффективного теплоснабжение </w:t>
      </w:r>
      <w:r w:rsidR="00D31737" w:rsidRPr="00A5746B">
        <w:rPr>
          <w:lang w:eastAsia="ru-RU"/>
        </w:rPr>
        <w:t>рассчитывается</w:t>
      </w:r>
      <w:r w:rsidRPr="00A5746B">
        <w:rPr>
          <w:lang w:eastAsia="ru-RU"/>
        </w:rPr>
        <w:t xml:space="preserve"> как максимальное расстояние от нового объекта теплопотребления с заданной тепловой нагрузкой до точки возможного подключения к существующим тепловым сетям.</w:t>
      </w:r>
    </w:p>
    <w:p w:rsidR="004E60D3" w:rsidRPr="00A5746B" w:rsidRDefault="004E60D3" w:rsidP="0006129B">
      <w:pPr>
        <w:suppressAutoHyphens/>
        <w:ind w:firstLine="567"/>
        <w:contextualSpacing/>
        <w:rPr>
          <w:position w:val="-12"/>
          <w:szCs w:val="24"/>
        </w:rPr>
      </w:pPr>
      <w:r w:rsidRPr="00A5746B">
        <w:rPr>
          <w:position w:val="-12"/>
          <w:szCs w:val="24"/>
        </w:rPr>
        <w:t xml:space="preserve">Результаты расчетов представлены в таблице </w:t>
      </w:r>
      <w:bookmarkEnd w:id="233"/>
      <w:bookmarkEnd w:id="234"/>
      <w:bookmarkEnd w:id="235"/>
      <w:r w:rsidR="00A5746B">
        <w:rPr>
          <w:position w:val="-12"/>
          <w:szCs w:val="24"/>
        </w:rPr>
        <w:t>54</w:t>
      </w:r>
      <w:r w:rsidR="004C2406" w:rsidRPr="00A5746B">
        <w:rPr>
          <w:position w:val="-12"/>
          <w:szCs w:val="24"/>
        </w:rPr>
        <w:t>.</w:t>
      </w:r>
    </w:p>
    <w:p w:rsidR="004E60D3" w:rsidRPr="00A5746B" w:rsidRDefault="004E60D3" w:rsidP="0006129B">
      <w:pPr>
        <w:ind w:firstLine="709"/>
        <w:rPr>
          <w:b/>
          <w:szCs w:val="24"/>
        </w:rPr>
      </w:pPr>
    </w:p>
    <w:p w:rsidR="00892EAC" w:rsidRPr="00A5746B" w:rsidRDefault="00061444" w:rsidP="0006129B">
      <w:pPr>
        <w:pStyle w:val="aff9"/>
        <w:spacing w:line="240" w:lineRule="auto"/>
        <w:rPr>
          <w:b/>
          <w:bCs w:val="0"/>
          <w:position w:val="-12"/>
        </w:rPr>
      </w:pPr>
      <w:r w:rsidRPr="00A5746B">
        <w:t xml:space="preserve">Таблица </w:t>
      </w:r>
      <w:r w:rsidR="008A3CE6" w:rsidRPr="00A5746B">
        <w:fldChar w:fldCharType="begin"/>
      </w:r>
      <w:r w:rsidR="006972A4" w:rsidRPr="00A5746B">
        <w:instrText xml:space="preserve"> SEQ Таблица \* ARABIC </w:instrText>
      </w:r>
      <w:r w:rsidR="008A3CE6" w:rsidRPr="00A5746B">
        <w:fldChar w:fldCharType="separate"/>
      </w:r>
      <w:r w:rsidR="00A5746B" w:rsidRPr="00A5746B">
        <w:rPr>
          <w:noProof/>
        </w:rPr>
        <w:t>54</w:t>
      </w:r>
      <w:r w:rsidR="008A3CE6" w:rsidRPr="00A5746B">
        <w:rPr>
          <w:noProof/>
        </w:rPr>
        <w:fldChar w:fldCharType="end"/>
      </w:r>
      <w:r w:rsidRPr="00A5746B">
        <w:t xml:space="preserve"> </w:t>
      </w:r>
      <w:r w:rsidR="00892EAC" w:rsidRPr="00A5746B">
        <w:rPr>
          <w:bCs w:val="0"/>
        </w:rPr>
        <w:t>– Расчет радиуса эффективного теплоснабжения</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30"/>
        <w:gridCol w:w="3171"/>
        <w:gridCol w:w="1115"/>
        <w:gridCol w:w="1115"/>
        <w:gridCol w:w="1115"/>
        <w:gridCol w:w="1115"/>
        <w:gridCol w:w="1115"/>
        <w:gridCol w:w="1115"/>
        <w:gridCol w:w="1115"/>
        <w:gridCol w:w="1115"/>
        <w:gridCol w:w="1115"/>
        <w:gridCol w:w="1133"/>
      </w:tblGrid>
      <w:tr w:rsidR="00873E8F" w:rsidRPr="00A5746B" w:rsidTr="00FC6E60">
        <w:trPr>
          <w:cantSplit/>
          <w:tblHeader/>
        </w:trPr>
        <w:tc>
          <w:tcPr>
            <w:tcW w:w="242" w:type="pct"/>
            <w:vMerge w:val="restart"/>
            <w:vAlign w:val="center"/>
          </w:tcPr>
          <w:p w:rsidR="00E87BC5" w:rsidRPr="00A5746B" w:rsidRDefault="00E87BC5" w:rsidP="0006129B">
            <w:pPr>
              <w:jc w:val="center"/>
              <w:rPr>
                <w:rFonts w:eastAsia="Times New Roman"/>
                <w:sz w:val="22"/>
                <w:lang w:eastAsia="ru-RU"/>
              </w:rPr>
            </w:pPr>
            <w:r w:rsidRPr="00A5746B">
              <w:rPr>
                <w:rFonts w:eastAsia="Times New Roman"/>
                <w:sz w:val="22"/>
                <w:lang w:eastAsia="ru-RU"/>
              </w:rPr>
              <w:t>№ п/п</w:t>
            </w:r>
          </w:p>
        </w:tc>
        <w:tc>
          <w:tcPr>
            <w:tcW w:w="1052" w:type="pct"/>
            <w:vMerge w:val="restart"/>
            <w:vAlign w:val="center"/>
          </w:tcPr>
          <w:p w:rsidR="00E87BC5" w:rsidRPr="00A5746B" w:rsidRDefault="00E87BC5" w:rsidP="00FC6E60">
            <w:pPr>
              <w:jc w:val="center"/>
              <w:rPr>
                <w:rFonts w:eastAsia="Times New Roman"/>
                <w:sz w:val="22"/>
                <w:lang w:eastAsia="ru-RU"/>
              </w:rPr>
            </w:pPr>
            <w:r w:rsidRPr="00A5746B">
              <w:rPr>
                <w:rFonts w:eastAsia="Times New Roman"/>
                <w:sz w:val="22"/>
                <w:lang w:eastAsia="ru-RU"/>
              </w:rPr>
              <w:t>Наименование источник</w:t>
            </w:r>
            <w:r w:rsidR="00FC6E60" w:rsidRPr="00A5746B">
              <w:rPr>
                <w:rFonts w:eastAsia="Times New Roman"/>
                <w:sz w:val="22"/>
                <w:lang w:eastAsia="ru-RU"/>
              </w:rPr>
              <w:t>ов теплоснабжения</w:t>
            </w:r>
          </w:p>
        </w:tc>
        <w:tc>
          <w:tcPr>
            <w:tcW w:w="3706" w:type="pct"/>
            <w:gridSpan w:val="10"/>
            <w:shd w:val="clear" w:color="auto" w:fill="auto"/>
            <w:vAlign w:val="bottom"/>
          </w:tcPr>
          <w:p w:rsidR="00E87BC5" w:rsidRPr="00A5746B" w:rsidRDefault="00E87BC5" w:rsidP="0006129B">
            <w:pPr>
              <w:jc w:val="center"/>
              <w:rPr>
                <w:sz w:val="22"/>
              </w:rPr>
            </w:pPr>
            <w:r w:rsidRPr="00A5746B">
              <w:rPr>
                <w:sz w:val="22"/>
              </w:rPr>
              <w:t>Присоединяемая тепловая нагрузка, Гкал/час</w:t>
            </w:r>
          </w:p>
        </w:tc>
      </w:tr>
      <w:tr w:rsidR="00873E8F" w:rsidRPr="00A5746B" w:rsidTr="00FC6E60">
        <w:trPr>
          <w:cantSplit/>
          <w:tblHeader/>
        </w:trPr>
        <w:tc>
          <w:tcPr>
            <w:tcW w:w="242" w:type="pct"/>
            <w:vMerge/>
            <w:vAlign w:val="center"/>
          </w:tcPr>
          <w:p w:rsidR="00E87BC5" w:rsidRPr="00A5746B" w:rsidRDefault="00E87BC5" w:rsidP="0006129B">
            <w:pPr>
              <w:jc w:val="center"/>
              <w:rPr>
                <w:rFonts w:eastAsia="Times New Roman"/>
                <w:sz w:val="22"/>
                <w:lang w:eastAsia="ru-RU"/>
              </w:rPr>
            </w:pPr>
          </w:p>
        </w:tc>
        <w:tc>
          <w:tcPr>
            <w:tcW w:w="1052" w:type="pct"/>
            <w:vMerge/>
            <w:vAlign w:val="center"/>
          </w:tcPr>
          <w:p w:rsidR="00E87BC5" w:rsidRPr="00A5746B" w:rsidRDefault="00E87BC5" w:rsidP="0006129B">
            <w:pPr>
              <w:jc w:val="center"/>
              <w:rPr>
                <w:rFonts w:eastAsia="Times New Roman"/>
                <w:sz w:val="22"/>
                <w:lang w:eastAsia="ru-RU"/>
              </w:rPr>
            </w:pPr>
          </w:p>
        </w:tc>
        <w:tc>
          <w:tcPr>
            <w:tcW w:w="370" w:type="pct"/>
            <w:shd w:val="clear" w:color="auto" w:fill="auto"/>
            <w:vAlign w:val="bottom"/>
          </w:tcPr>
          <w:p w:rsidR="00E87BC5" w:rsidRPr="00A5746B" w:rsidRDefault="00E87BC5" w:rsidP="00C050E6">
            <w:pPr>
              <w:jc w:val="center"/>
              <w:rPr>
                <w:sz w:val="22"/>
              </w:rPr>
            </w:pPr>
            <w:r w:rsidRPr="00A5746B">
              <w:rPr>
                <w:sz w:val="22"/>
              </w:rPr>
              <w:t>0,1</w:t>
            </w:r>
          </w:p>
        </w:tc>
        <w:tc>
          <w:tcPr>
            <w:tcW w:w="370" w:type="pct"/>
            <w:shd w:val="clear" w:color="auto" w:fill="auto"/>
            <w:vAlign w:val="bottom"/>
          </w:tcPr>
          <w:p w:rsidR="00E87BC5" w:rsidRPr="00A5746B" w:rsidRDefault="00E87BC5" w:rsidP="00C050E6">
            <w:pPr>
              <w:jc w:val="center"/>
              <w:rPr>
                <w:sz w:val="22"/>
              </w:rPr>
            </w:pPr>
            <w:r w:rsidRPr="00A5746B">
              <w:rPr>
                <w:sz w:val="22"/>
              </w:rPr>
              <w:t>0,15</w:t>
            </w:r>
          </w:p>
        </w:tc>
        <w:tc>
          <w:tcPr>
            <w:tcW w:w="370" w:type="pct"/>
            <w:shd w:val="clear" w:color="auto" w:fill="auto"/>
            <w:vAlign w:val="bottom"/>
          </w:tcPr>
          <w:p w:rsidR="00E87BC5" w:rsidRPr="00A5746B" w:rsidRDefault="00E87BC5" w:rsidP="00C050E6">
            <w:pPr>
              <w:jc w:val="center"/>
              <w:rPr>
                <w:sz w:val="22"/>
              </w:rPr>
            </w:pPr>
            <w:r w:rsidRPr="00A5746B">
              <w:rPr>
                <w:sz w:val="22"/>
              </w:rPr>
              <w:t>0,2</w:t>
            </w:r>
          </w:p>
        </w:tc>
        <w:tc>
          <w:tcPr>
            <w:tcW w:w="370" w:type="pct"/>
            <w:shd w:val="clear" w:color="auto" w:fill="auto"/>
            <w:vAlign w:val="bottom"/>
          </w:tcPr>
          <w:p w:rsidR="00E87BC5" w:rsidRPr="00A5746B" w:rsidRDefault="00E87BC5" w:rsidP="00C050E6">
            <w:pPr>
              <w:jc w:val="center"/>
              <w:rPr>
                <w:sz w:val="22"/>
              </w:rPr>
            </w:pPr>
            <w:r w:rsidRPr="00A5746B">
              <w:rPr>
                <w:sz w:val="22"/>
              </w:rPr>
              <w:t>0,25</w:t>
            </w:r>
          </w:p>
        </w:tc>
        <w:tc>
          <w:tcPr>
            <w:tcW w:w="370" w:type="pct"/>
            <w:shd w:val="clear" w:color="auto" w:fill="auto"/>
            <w:vAlign w:val="bottom"/>
          </w:tcPr>
          <w:p w:rsidR="00E87BC5" w:rsidRPr="00A5746B" w:rsidRDefault="00E87BC5" w:rsidP="00C050E6">
            <w:pPr>
              <w:jc w:val="center"/>
              <w:rPr>
                <w:sz w:val="22"/>
              </w:rPr>
            </w:pPr>
            <w:r w:rsidRPr="00A5746B">
              <w:rPr>
                <w:sz w:val="22"/>
              </w:rPr>
              <w:t>0,3</w:t>
            </w:r>
          </w:p>
        </w:tc>
        <w:tc>
          <w:tcPr>
            <w:tcW w:w="370" w:type="pct"/>
            <w:shd w:val="clear" w:color="auto" w:fill="auto"/>
            <w:vAlign w:val="bottom"/>
          </w:tcPr>
          <w:p w:rsidR="00E87BC5" w:rsidRPr="00A5746B" w:rsidRDefault="00E87BC5" w:rsidP="00C050E6">
            <w:pPr>
              <w:jc w:val="center"/>
              <w:rPr>
                <w:sz w:val="22"/>
              </w:rPr>
            </w:pPr>
            <w:r w:rsidRPr="00A5746B">
              <w:rPr>
                <w:sz w:val="22"/>
              </w:rPr>
              <w:t>0,35</w:t>
            </w:r>
          </w:p>
        </w:tc>
        <w:tc>
          <w:tcPr>
            <w:tcW w:w="370" w:type="pct"/>
            <w:vAlign w:val="bottom"/>
          </w:tcPr>
          <w:p w:rsidR="00E87BC5" w:rsidRPr="00A5746B" w:rsidRDefault="00E87BC5" w:rsidP="00C050E6">
            <w:pPr>
              <w:jc w:val="center"/>
              <w:rPr>
                <w:sz w:val="22"/>
              </w:rPr>
            </w:pPr>
            <w:r w:rsidRPr="00A5746B">
              <w:rPr>
                <w:sz w:val="22"/>
              </w:rPr>
              <w:t>0,4</w:t>
            </w:r>
          </w:p>
        </w:tc>
        <w:tc>
          <w:tcPr>
            <w:tcW w:w="370" w:type="pct"/>
            <w:vAlign w:val="bottom"/>
          </w:tcPr>
          <w:p w:rsidR="00E87BC5" w:rsidRPr="00A5746B" w:rsidRDefault="00E87BC5" w:rsidP="00C050E6">
            <w:pPr>
              <w:jc w:val="center"/>
              <w:rPr>
                <w:sz w:val="22"/>
              </w:rPr>
            </w:pPr>
            <w:r w:rsidRPr="00A5746B">
              <w:rPr>
                <w:sz w:val="22"/>
              </w:rPr>
              <w:t>0,45</w:t>
            </w:r>
          </w:p>
        </w:tc>
        <w:tc>
          <w:tcPr>
            <w:tcW w:w="370" w:type="pct"/>
            <w:vAlign w:val="bottom"/>
          </w:tcPr>
          <w:p w:rsidR="00E87BC5" w:rsidRPr="00A5746B" w:rsidRDefault="00E87BC5" w:rsidP="00C050E6">
            <w:pPr>
              <w:jc w:val="center"/>
              <w:rPr>
                <w:sz w:val="22"/>
              </w:rPr>
            </w:pPr>
            <w:r w:rsidRPr="00A5746B">
              <w:rPr>
                <w:sz w:val="22"/>
              </w:rPr>
              <w:t>0,5</w:t>
            </w:r>
          </w:p>
        </w:tc>
        <w:tc>
          <w:tcPr>
            <w:tcW w:w="376" w:type="pct"/>
            <w:vAlign w:val="bottom"/>
          </w:tcPr>
          <w:p w:rsidR="00E87BC5" w:rsidRPr="00A5746B" w:rsidRDefault="00E87BC5" w:rsidP="00C050E6">
            <w:pPr>
              <w:jc w:val="center"/>
              <w:rPr>
                <w:sz w:val="22"/>
              </w:rPr>
            </w:pPr>
            <w:r w:rsidRPr="00A5746B">
              <w:rPr>
                <w:sz w:val="22"/>
              </w:rPr>
              <w:t>0,8</w:t>
            </w:r>
          </w:p>
        </w:tc>
      </w:tr>
      <w:tr w:rsidR="008840C0" w:rsidRPr="00A5746B" w:rsidTr="008840C0">
        <w:trPr>
          <w:cantSplit/>
        </w:trPr>
        <w:tc>
          <w:tcPr>
            <w:tcW w:w="242" w:type="pct"/>
            <w:vAlign w:val="center"/>
          </w:tcPr>
          <w:p w:rsidR="008840C0" w:rsidRPr="00A5746B" w:rsidRDefault="008840C0" w:rsidP="0006129B">
            <w:pPr>
              <w:jc w:val="center"/>
              <w:rPr>
                <w:rFonts w:eastAsia="Times New Roman"/>
                <w:sz w:val="22"/>
                <w:lang w:eastAsia="ru-RU"/>
              </w:rPr>
            </w:pPr>
            <w:r w:rsidRPr="00A5746B">
              <w:rPr>
                <w:rFonts w:eastAsia="Times New Roman"/>
                <w:sz w:val="22"/>
                <w:lang w:eastAsia="ru-RU"/>
              </w:rPr>
              <w:t>1</w:t>
            </w:r>
          </w:p>
        </w:tc>
        <w:tc>
          <w:tcPr>
            <w:tcW w:w="1052" w:type="pct"/>
            <w:vAlign w:val="center"/>
          </w:tcPr>
          <w:p w:rsidR="008840C0" w:rsidRPr="00A5746B" w:rsidRDefault="008840C0" w:rsidP="005E1C80">
            <w:pPr>
              <w:jc w:val="center"/>
              <w:rPr>
                <w:rFonts w:eastAsia="Times New Roman"/>
                <w:sz w:val="22"/>
                <w:lang w:eastAsia="ru-RU"/>
              </w:rPr>
            </w:pPr>
            <w:r w:rsidRPr="00A5746B">
              <w:rPr>
                <w:rFonts w:eastAsia="Times New Roman"/>
                <w:sz w:val="22"/>
                <w:lang w:eastAsia="ru-RU"/>
              </w:rPr>
              <w:t>Котельные, обслуживаемые ООО «Яр Энерго»</w:t>
            </w:r>
          </w:p>
        </w:tc>
        <w:tc>
          <w:tcPr>
            <w:tcW w:w="370" w:type="pct"/>
            <w:shd w:val="clear" w:color="auto" w:fill="auto"/>
            <w:vAlign w:val="center"/>
          </w:tcPr>
          <w:p w:rsidR="008840C0" w:rsidRPr="00A5746B" w:rsidRDefault="008840C0" w:rsidP="008840C0">
            <w:pPr>
              <w:jc w:val="center"/>
              <w:rPr>
                <w:sz w:val="22"/>
              </w:rPr>
            </w:pPr>
            <w:r w:rsidRPr="00A5746B">
              <w:rPr>
                <w:sz w:val="22"/>
              </w:rPr>
              <w:t>118,71</w:t>
            </w:r>
          </w:p>
        </w:tc>
        <w:tc>
          <w:tcPr>
            <w:tcW w:w="370" w:type="pct"/>
            <w:shd w:val="clear" w:color="auto" w:fill="auto"/>
            <w:vAlign w:val="center"/>
          </w:tcPr>
          <w:p w:rsidR="008840C0" w:rsidRPr="00A5746B" w:rsidRDefault="008840C0" w:rsidP="008840C0">
            <w:pPr>
              <w:jc w:val="center"/>
              <w:rPr>
                <w:sz w:val="22"/>
              </w:rPr>
            </w:pPr>
            <w:r w:rsidRPr="00A5746B">
              <w:rPr>
                <w:sz w:val="22"/>
              </w:rPr>
              <w:t>103,27</w:t>
            </w:r>
          </w:p>
        </w:tc>
        <w:tc>
          <w:tcPr>
            <w:tcW w:w="370" w:type="pct"/>
            <w:shd w:val="clear" w:color="auto" w:fill="auto"/>
            <w:vAlign w:val="center"/>
          </w:tcPr>
          <w:p w:rsidR="008840C0" w:rsidRPr="00A5746B" w:rsidRDefault="008840C0" w:rsidP="008840C0">
            <w:pPr>
              <w:jc w:val="center"/>
              <w:rPr>
                <w:sz w:val="22"/>
              </w:rPr>
            </w:pPr>
            <w:r w:rsidRPr="00A5746B">
              <w:rPr>
                <w:sz w:val="22"/>
              </w:rPr>
              <w:t>98,95</w:t>
            </w:r>
          </w:p>
        </w:tc>
        <w:tc>
          <w:tcPr>
            <w:tcW w:w="370" w:type="pct"/>
            <w:shd w:val="clear" w:color="auto" w:fill="auto"/>
            <w:vAlign w:val="center"/>
          </w:tcPr>
          <w:p w:rsidR="008840C0" w:rsidRPr="00A5746B" w:rsidRDefault="008840C0" w:rsidP="008840C0">
            <w:pPr>
              <w:jc w:val="center"/>
              <w:rPr>
                <w:sz w:val="22"/>
              </w:rPr>
            </w:pPr>
            <w:r w:rsidRPr="00A5746B">
              <w:rPr>
                <w:sz w:val="22"/>
              </w:rPr>
              <w:t>101,96</w:t>
            </w:r>
          </w:p>
        </w:tc>
        <w:tc>
          <w:tcPr>
            <w:tcW w:w="370" w:type="pct"/>
            <w:shd w:val="clear" w:color="auto" w:fill="auto"/>
            <w:vAlign w:val="center"/>
          </w:tcPr>
          <w:p w:rsidR="008840C0" w:rsidRPr="00A5746B" w:rsidRDefault="008840C0" w:rsidP="008840C0">
            <w:pPr>
              <w:jc w:val="center"/>
              <w:rPr>
                <w:sz w:val="22"/>
              </w:rPr>
            </w:pPr>
            <w:r w:rsidRPr="00A5746B">
              <w:rPr>
                <w:sz w:val="22"/>
              </w:rPr>
              <w:t>104,99</w:t>
            </w:r>
          </w:p>
        </w:tc>
        <w:tc>
          <w:tcPr>
            <w:tcW w:w="370" w:type="pct"/>
            <w:shd w:val="clear" w:color="auto" w:fill="auto"/>
            <w:vAlign w:val="center"/>
          </w:tcPr>
          <w:p w:rsidR="008840C0" w:rsidRPr="00A5746B" w:rsidRDefault="008840C0" w:rsidP="008840C0">
            <w:pPr>
              <w:jc w:val="center"/>
              <w:rPr>
                <w:sz w:val="22"/>
              </w:rPr>
            </w:pPr>
            <w:r w:rsidRPr="00A5746B">
              <w:rPr>
                <w:sz w:val="22"/>
              </w:rPr>
              <w:t>96,91</w:t>
            </w:r>
          </w:p>
        </w:tc>
        <w:tc>
          <w:tcPr>
            <w:tcW w:w="370" w:type="pct"/>
            <w:vAlign w:val="center"/>
          </w:tcPr>
          <w:p w:rsidR="008840C0" w:rsidRPr="00A5746B" w:rsidRDefault="008840C0" w:rsidP="008840C0">
            <w:pPr>
              <w:jc w:val="center"/>
              <w:rPr>
                <w:sz w:val="22"/>
              </w:rPr>
            </w:pPr>
            <w:r w:rsidRPr="00A5746B">
              <w:rPr>
                <w:sz w:val="22"/>
              </w:rPr>
              <w:t>99,65</w:t>
            </w:r>
          </w:p>
        </w:tc>
        <w:tc>
          <w:tcPr>
            <w:tcW w:w="370" w:type="pct"/>
            <w:vAlign w:val="center"/>
          </w:tcPr>
          <w:p w:rsidR="008840C0" w:rsidRPr="00A5746B" w:rsidRDefault="008840C0" w:rsidP="008840C0">
            <w:pPr>
              <w:jc w:val="center"/>
              <w:rPr>
                <w:sz w:val="22"/>
              </w:rPr>
            </w:pPr>
            <w:r w:rsidRPr="00A5746B">
              <w:rPr>
                <w:sz w:val="22"/>
              </w:rPr>
              <w:t>102,39</w:t>
            </w:r>
          </w:p>
        </w:tc>
        <w:tc>
          <w:tcPr>
            <w:tcW w:w="370" w:type="pct"/>
            <w:vAlign w:val="center"/>
          </w:tcPr>
          <w:p w:rsidR="008840C0" w:rsidRPr="00A5746B" w:rsidRDefault="008840C0" w:rsidP="008840C0">
            <w:pPr>
              <w:jc w:val="center"/>
              <w:rPr>
                <w:sz w:val="22"/>
              </w:rPr>
            </w:pPr>
            <w:r w:rsidRPr="00A5746B">
              <w:rPr>
                <w:sz w:val="22"/>
              </w:rPr>
              <w:t>105,15</w:t>
            </w:r>
          </w:p>
        </w:tc>
        <w:tc>
          <w:tcPr>
            <w:tcW w:w="376" w:type="pct"/>
            <w:vAlign w:val="center"/>
          </w:tcPr>
          <w:p w:rsidR="008840C0" w:rsidRPr="00A5746B" w:rsidRDefault="008840C0" w:rsidP="008840C0">
            <w:pPr>
              <w:jc w:val="center"/>
              <w:rPr>
                <w:sz w:val="22"/>
              </w:rPr>
            </w:pPr>
            <w:r w:rsidRPr="00A5746B">
              <w:rPr>
                <w:sz w:val="22"/>
              </w:rPr>
              <w:t>107,75</w:t>
            </w:r>
          </w:p>
        </w:tc>
      </w:tr>
      <w:tr w:rsidR="008840C0" w:rsidRPr="00A5746B" w:rsidTr="008840C0">
        <w:trPr>
          <w:cantSplit/>
        </w:trPr>
        <w:tc>
          <w:tcPr>
            <w:tcW w:w="242" w:type="pct"/>
            <w:vAlign w:val="center"/>
          </w:tcPr>
          <w:p w:rsidR="008840C0" w:rsidRPr="00A5746B" w:rsidRDefault="008840C0" w:rsidP="0006129B">
            <w:pPr>
              <w:jc w:val="center"/>
              <w:rPr>
                <w:rFonts w:eastAsia="Times New Roman"/>
                <w:sz w:val="22"/>
                <w:lang w:eastAsia="ru-RU"/>
              </w:rPr>
            </w:pPr>
            <w:r w:rsidRPr="00A5746B">
              <w:rPr>
                <w:rFonts w:eastAsia="Times New Roman"/>
                <w:sz w:val="22"/>
                <w:lang w:eastAsia="ru-RU"/>
              </w:rPr>
              <w:t>2</w:t>
            </w:r>
          </w:p>
        </w:tc>
        <w:tc>
          <w:tcPr>
            <w:tcW w:w="1052" w:type="pct"/>
            <w:vAlign w:val="center"/>
          </w:tcPr>
          <w:p w:rsidR="008840C0" w:rsidRPr="00A5746B" w:rsidRDefault="008840C0" w:rsidP="008840C0">
            <w:pPr>
              <w:jc w:val="center"/>
              <w:rPr>
                <w:sz w:val="22"/>
              </w:rPr>
            </w:pPr>
            <w:r w:rsidRPr="00A5746B">
              <w:rPr>
                <w:rFonts w:eastAsia="Times New Roman"/>
                <w:sz w:val="22"/>
                <w:lang w:eastAsia="ru-RU"/>
              </w:rPr>
              <w:t xml:space="preserve">Котельные, обслуживаемые </w:t>
            </w:r>
            <w:r w:rsidRPr="00A5746B">
              <w:rPr>
                <w:sz w:val="22"/>
              </w:rPr>
              <w:t>ООО «Удмуртская Тепл</w:t>
            </w:r>
            <w:r w:rsidRPr="00A5746B">
              <w:rPr>
                <w:sz w:val="22"/>
              </w:rPr>
              <w:t>о</w:t>
            </w:r>
            <w:r w:rsidRPr="00A5746B">
              <w:rPr>
                <w:sz w:val="22"/>
              </w:rPr>
              <w:t>снабжающая Компания»</w:t>
            </w:r>
          </w:p>
        </w:tc>
        <w:tc>
          <w:tcPr>
            <w:tcW w:w="370" w:type="pct"/>
            <w:shd w:val="clear" w:color="auto" w:fill="auto"/>
            <w:vAlign w:val="center"/>
          </w:tcPr>
          <w:p w:rsidR="008840C0" w:rsidRPr="00A5746B" w:rsidRDefault="008840C0" w:rsidP="008840C0">
            <w:pPr>
              <w:jc w:val="center"/>
              <w:rPr>
                <w:sz w:val="22"/>
              </w:rPr>
            </w:pPr>
            <w:r w:rsidRPr="00A5746B">
              <w:rPr>
                <w:sz w:val="22"/>
              </w:rPr>
              <w:t>13,22</w:t>
            </w:r>
          </w:p>
        </w:tc>
        <w:tc>
          <w:tcPr>
            <w:tcW w:w="370" w:type="pct"/>
            <w:shd w:val="clear" w:color="auto" w:fill="auto"/>
            <w:vAlign w:val="center"/>
          </w:tcPr>
          <w:p w:rsidR="008840C0" w:rsidRPr="00A5746B" w:rsidRDefault="008840C0" w:rsidP="008840C0">
            <w:pPr>
              <w:jc w:val="center"/>
              <w:rPr>
                <w:sz w:val="22"/>
              </w:rPr>
            </w:pPr>
            <w:r w:rsidRPr="00A5746B">
              <w:rPr>
                <w:sz w:val="22"/>
              </w:rPr>
              <w:t>14,87</w:t>
            </w:r>
          </w:p>
        </w:tc>
        <w:tc>
          <w:tcPr>
            <w:tcW w:w="370" w:type="pct"/>
            <w:shd w:val="clear" w:color="auto" w:fill="auto"/>
            <w:vAlign w:val="center"/>
          </w:tcPr>
          <w:p w:rsidR="008840C0" w:rsidRPr="00A5746B" w:rsidRDefault="008840C0" w:rsidP="008840C0">
            <w:pPr>
              <w:jc w:val="center"/>
              <w:rPr>
                <w:sz w:val="22"/>
              </w:rPr>
            </w:pPr>
            <w:r w:rsidRPr="00A5746B">
              <w:rPr>
                <w:sz w:val="22"/>
              </w:rPr>
              <w:t>17,43</w:t>
            </w:r>
          </w:p>
        </w:tc>
        <w:tc>
          <w:tcPr>
            <w:tcW w:w="370" w:type="pct"/>
            <w:shd w:val="clear" w:color="auto" w:fill="auto"/>
            <w:vAlign w:val="center"/>
          </w:tcPr>
          <w:p w:rsidR="008840C0" w:rsidRPr="00A5746B" w:rsidRDefault="008840C0" w:rsidP="008840C0">
            <w:pPr>
              <w:jc w:val="center"/>
              <w:rPr>
                <w:sz w:val="22"/>
              </w:rPr>
            </w:pPr>
            <w:r w:rsidRPr="00A5746B">
              <w:rPr>
                <w:sz w:val="22"/>
              </w:rPr>
              <w:t>21,18</w:t>
            </w:r>
          </w:p>
        </w:tc>
        <w:tc>
          <w:tcPr>
            <w:tcW w:w="370" w:type="pct"/>
            <w:shd w:val="clear" w:color="auto" w:fill="auto"/>
            <w:vAlign w:val="center"/>
          </w:tcPr>
          <w:p w:rsidR="008840C0" w:rsidRPr="00A5746B" w:rsidRDefault="008840C0" w:rsidP="008840C0">
            <w:pPr>
              <w:jc w:val="center"/>
              <w:rPr>
                <w:sz w:val="22"/>
              </w:rPr>
            </w:pPr>
            <w:r w:rsidRPr="00A5746B">
              <w:rPr>
                <w:sz w:val="22"/>
              </w:rPr>
              <w:t>25,06</w:t>
            </w:r>
          </w:p>
        </w:tc>
        <w:tc>
          <w:tcPr>
            <w:tcW w:w="370" w:type="pct"/>
            <w:shd w:val="clear" w:color="auto" w:fill="auto"/>
            <w:vAlign w:val="center"/>
          </w:tcPr>
          <w:p w:rsidR="008840C0" w:rsidRPr="00A5746B" w:rsidRDefault="008840C0" w:rsidP="008840C0">
            <w:pPr>
              <w:jc w:val="center"/>
              <w:rPr>
                <w:sz w:val="22"/>
              </w:rPr>
            </w:pPr>
            <w:r w:rsidRPr="00A5746B">
              <w:rPr>
                <w:sz w:val="22"/>
              </w:rPr>
              <w:t>26,07</w:t>
            </w:r>
          </w:p>
        </w:tc>
        <w:tc>
          <w:tcPr>
            <w:tcW w:w="370" w:type="pct"/>
            <w:vAlign w:val="center"/>
          </w:tcPr>
          <w:p w:rsidR="008840C0" w:rsidRPr="00A5746B" w:rsidRDefault="008840C0" w:rsidP="008840C0">
            <w:pPr>
              <w:jc w:val="center"/>
              <w:rPr>
                <w:sz w:val="22"/>
              </w:rPr>
            </w:pPr>
            <w:r w:rsidRPr="00A5746B">
              <w:rPr>
                <w:sz w:val="22"/>
              </w:rPr>
              <w:t>29,74</w:t>
            </w:r>
          </w:p>
        </w:tc>
        <w:tc>
          <w:tcPr>
            <w:tcW w:w="370" w:type="pct"/>
            <w:vAlign w:val="center"/>
          </w:tcPr>
          <w:p w:rsidR="008840C0" w:rsidRPr="00A5746B" w:rsidRDefault="008840C0" w:rsidP="008840C0">
            <w:pPr>
              <w:jc w:val="center"/>
              <w:rPr>
                <w:sz w:val="22"/>
              </w:rPr>
            </w:pPr>
            <w:r w:rsidRPr="00A5746B">
              <w:rPr>
                <w:sz w:val="22"/>
              </w:rPr>
              <w:t>33,49</w:t>
            </w:r>
          </w:p>
        </w:tc>
        <w:tc>
          <w:tcPr>
            <w:tcW w:w="370" w:type="pct"/>
            <w:vAlign w:val="center"/>
          </w:tcPr>
          <w:p w:rsidR="008840C0" w:rsidRPr="00A5746B" w:rsidRDefault="008840C0" w:rsidP="008840C0">
            <w:pPr>
              <w:jc w:val="center"/>
              <w:rPr>
                <w:sz w:val="22"/>
              </w:rPr>
            </w:pPr>
            <w:r w:rsidRPr="00A5746B">
              <w:rPr>
                <w:sz w:val="22"/>
              </w:rPr>
              <w:t>37,33</w:t>
            </w:r>
          </w:p>
        </w:tc>
        <w:tc>
          <w:tcPr>
            <w:tcW w:w="376" w:type="pct"/>
            <w:vAlign w:val="center"/>
          </w:tcPr>
          <w:p w:rsidR="008840C0" w:rsidRPr="00A5746B" w:rsidRDefault="008840C0" w:rsidP="008840C0">
            <w:pPr>
              <w:jc w:val="center"/>
              <w:rPr>
                <w:sz w:val="22"/>
              </w:rPr>
            </w:pPr>
            <w:r w:rsidRPr="00A5746B">
              <w:rPr>
                <w:sz w:val="22"/>
              </w:rPr>
              <w:t>54,47</w:t>
            </w:r>
          </w:p>
        </w:tc>
      </w:tr>
      <w:tr w:rsidR="008840C0" w:rsidRPr="00A5746B" w:rsidTr="008840C0">
        <w:trPr>
          <w:cantSplit/>
        </w:trPr>
        <w:tc>
          <w:tcPr>
            <w:tcW w:w="242" w:type="pct"/>
            <w:vAlign w:val="center"/>
          </w:tcPr>
          <w:p w:rsidR="008840C0" w:rsidRPr="00A5746B" w:rsidRDefault="008840C0" w:rsidP="0006129B">
            <w:pPr>
              <w:jc w:val="center"/>
              <w:rPr>
                <w:rFonts w:eastAsia="Times New Roman"/>
                <w:sz w:val="22"/>
                <w:lang w:eastAsia="ru-RU"/>
              </w:rPr>
            </w:pPr>
            <w:r w:rsidRPr="00A5746B">
              <w:rPr>
                <w:rFonts w:eastAsia="Times New Roman"/>
                <w:sz w:val="22"/>
                <w:lang w:eastAsia="ru-RU"/>
              </w:rPr>
              <w:t>3</w:t>
            </w:r>
          </w:p>
        </w:tc>
        <w:tc>
          <w:tcPr>
            <w:tcW w:w="1052" w:type="pct"/>
            <w:vAlign w:val="center"/>
          </w:tcPr>
          <w:p w:rsidR="008840C0" w:rsidRPr="00A5746B" w:rsidRDefault="008840C0" w:rsidP="008840C0">
            <w:pPr>
              <w:jc w:val="center"/>
              <w:rPr>
                <w:sz w:val="22"/>
              </w:rPr>
            </w:pPr>
            <w:r w:rsidRPr="00A5746B">
              <w:rPr>
                <w:rFonts w:eastAsia="Times New Roman"/>
                <w:sz w:val="22"/>
                <w:lang w:eastAsia="ru-RU"/>
              </w:rPr>
              <w:t xml:space="preserve">Котельная, обслуживаемая </w:t>
            </w:r>
            <w:r w:rsidRPr="00A5746B">
              <w:rPr>
                <w:sz w:val="22"/>
              </w:rPr>
              <w:t>ОАО "РЖД".</w:t>
            </w:r>
          </w:p>
        </w:tc>
        <w:tc>
          <w:tcPr>
            <w:tcW w:w="370" w:type="pct"/>
            <w:shd w:val="clear" w:color="auto" w:fill="auto"/>
            <w:vAlign w:val="center"/>
          </w:tcPr>
          <w:p w:rsidR="008840C0" w:rsidRPr="00A5746B" w:rsidRDefault="008840C0" w:rsidP="008840C0">
            <w:pPr>
              <w:jc w:val="center"/>
              <w:rPr>
                <w:sz w:val="22"/>
              </w:rPr>
            </w:pPr>
            <w:r w:rsidRPr="00A5746B">
              <w:rPr>
                <w:sz w:val="22"/>
              </w:rPr>
              <w:t>10,73</w:t>
            </w:r>
          </w:p>
        </w:tc>
        <w:tc>
          <w:tcPr>
            <w:tcW w:w="370" w:type="pct"/>
            <w:shd w:val="clear" w:color="auto" w:fill="auto"/>
            <w:vAlign w:val="center"/>
          </w:tcPr>
          <w:p w:rsidR="008840C0" w:rsidRPr="00A5746B" w:rsidRDefault="008840C0" w:rsidP="008840C0">
            <w:pPr>
              <w:jc w:val="center"/>
              <w:rPr>
                <w:sz w:val="22"/>
              </w:rPr>
            </w:pPr>
            <w:r w:rsidRPr="00A5746B">
              <w:rPr>
                <w:sz w:val="22"/>
              </w:rPr>
              <w:t>12,59</w:t>
            </w:r>
          </w:p>
        </w:tc>
        <w:tc>
          <w:tcPr>
            <w:tcW w:w="370" w:type="pct"/>
            <w:shd w:val="clear" w:color="auto" w:fill="auto"/>
            <w:vAlign w:val="center"/>
          </w:tcPr>
          <w:p w:rsidR="008840C0" w:rsidRPr="00A5746B" w:rsidRDefault="008840C0" w:rsidP="008840C0">
            <w:pPr>
              <w:jc w:val="center"/>
              <w:rPr>
                <w:sz w:val="22"/>
              </w:rPr>
            </w:pPr>
            <w:r w:rsidRPr="00A5746B">
              <w:rPr>
                <w:sz w:val="22"/>
              </w:rPr>
              <w:t>15,13</w:t>
            </w:r>
          </w:p>
        </w:tc>
        <w:tc>
          <w:tcPr>
            <w:tcW w:w="370" w:type="pct"/>
            <w:shd w:val="clear" w:color="auto" w:fill="auto"/>
            <w:vAlign w:val="center"/>
          </w:tcPr>
          <w:p w:rsidR="008840C0" w:rsidRPr="00A5746B" w:rsidRDefault="008840C0" w:rsidP="008840C0">
            <w:pPr>
              <w:jc w:val="center"/>
              <w:rPr>
                <w:sz w:val="22"/>
              </w:rPr>
            </w:pPr>
            <w:r w:rsidRPr="00A5746B">
              <w:rPr>
                <w:sz w:val="22"/>
              </w:rPr>
              <w:t>18,68</w:t>
            </w:r>
          </w:p>
        </w:tc>
        <w:tc>
          <w:tcPr>
            <w:tcW w:w="370" w:type="pct"/>
            <w:shd w:val="clear" w:color="auto" w:fill="auto"/>
            <w:vAlign w:val="center"/>
          </w:tcPr>
          <w:p w:rsidR="008840C0" w:rsidRPr="00A5746B" w:rsidRDefault="008840C0" w:rsidP="008840C0">
            <w:pPr>
              <w:jc w:val="center"/>
              <w:rPr>
                <w:sz w:val="22"/>
              </w:rPr>
            </w:pPr>
            <w:r w:rsidRPr="00A5746B">
              <w:rPr>
                <w:sz w:val="22"/>
              </w:rPr>
              <w:t>22,34</w:t>
            </w:r>
          </w:p>
        </w:tc>
        <w:tc>
          <w:tcPr>
            <w:tcW w:w="370" w:type="pct"/>
            <w:shd w:val="clear" w:color="auto" w:fill="auto"/>
            <w:vAlign w:val="center"/>
          </w:tcPr>
          <w:p w:rsidR="008840C0" w:rsidRPr="00A5746B" w:rsidRDefault="008840C0" w:rsidP="008840C0">
            <w:pPr>
              <w:jc w:val="center"/>
              <w:rPr>
                <w:sz w:val="22"/>
              </w:rPr>
            </w:pPr>
            <w:r w:rsidRPr="00A5746B">
              <w:rPr>
                <w:sz w:val="22"/>
              </w:rPr>
              <w:t>23,43</w:t>
            </w:r>
          </w:p>
        </w:tc>
        <w:tc>
          <w:tcPr>
            <w:tcW w:w="370" w:type="pct"/>
            <w:vAlign w:val="center"/>
          </w:tcPr>
          <w:p w:rsidR="008840C0" w:rsidRPr="00A5746B" w:rsidRDefault="008840C0" w:rsidP="008840C0">
            <w:pPr>
              <w:jc w:val="center"/>
              <w:rPr>
                <w:sz w:val="22"/>
              </w:rPr>
            </w:pPr>
            <w:r w:rsidRPr="00A5746B">
              <w:rPr>
                <w:sz w:val="22"/>
              </w:rPr>
              <w:t>26,90</w:t>
            </w:r>
          </w:p>
        </w:tc>
        <w:tc>
          <w:tcPr>
            <w:tcW w:w="370" w:type="pct"/>
            <w:vAlign w:val="center"/>
          </w:tcPr>
          <w:p w:rsidR="008840C0" w:rsidRPr="00A5746B" w:rsidRDefault="008840C0" w:rsidP="008840C0">
            <w:pPr>
              <w:jc w:val="center"/>
              <w:rPr>
                <w:sz w:val="22"/>
              </w:rPr>
            </w:pPr>
            <w:r w:rsidRPr="00A5746B">
              <w:rPr>
                <w:sz w:val="22"/>
              </w:rPr>
              <w:t>30,44</w:t>
            </w:r>
          </w:p>
        </w:tc>
        <w:tc>
          <w:tcPr>
            <w:tcW w:w="370" w:type="pct"/>
            <w:vAlign w:val="center"/>
          </w:tcPr>
          <w:p w:rsidR="008840C0" w:rsidRPr="00A5746B" w:rsidRDefault="008840C0" w:rsidP="008840C0">
            <w:pPr>
              <w:jc w:val="center"/>
              <w:rPr>
                <w:sz w:val="22"/>
              </w:rPr>
            </w:pPr>
            <w:r w:rsidRPr="00A5746B">
              <w:rPr>
                <w:sz w:val="22"/>
              </w:rPr>
              <w:t>34,06</w:t>
            </w:r>
          </w:p>
        </w:tc>
        <w:tc>
          <w:tcPr>
            <w:tcW w:w="376" w:type="pct"/>
            <w:vAlign w:val="center"/>
          </w:tcPr>
          <w:p w:rsidR="008840C0" w:rsidRPr="00A5746B" w:rsidRDefault="008840C0" w:rsidP="008840C0">
            <w:pPr>
              <w:jc w:val="center"/>
              <w:rPr>
                <w:sz w:val="22"/>
              </w:rPr>
            </w:pPr>
            <w:r w:rsidRPr="00A5746B">
              <w:rPr>
                <w:sz w:val="22"/>
              </w:rPr>
              <w:t>50,46</w:t>
            </w:r>
          </w:p>
        </w:tc>
      </w:tr>
    </w:tbl>
    <w:p w:rsidR="00FE26AC" w:rsidRPr="00A5746B" w:rsidRDefault="00FE26AC" w:rsidP="0006129B">
      <w:pPr>
        <w:tabs>
          <w:tab w:val="left" w:pos="0"/>
        </w:tabs>
        <w:ind w:firstLine="709"/>
        <w:rPr>
          <w:rFonts w:eastAsia="Times New Roman"/>
          <w:szCs w:val="24"/>
        </w:rPr>
      </w:pPr>
    </w:p>
    <w:p w:rsidR="00F126FD" w:rsidRPr="00A5746B" w:rsidRDefault="00F126FD" w:rsidP="0006129B">
      <w:pPr>
        <w:tabs>
          <w:tab w:val="left" w:pos="0"/>
        </w:tabs>
        <w:ind w:firstLine="709"/>
        <w:rPr>
          <w:rFonts w:eastAsia="Times New Roman"/>
          <w:b/>
          <w:szCs w:val="24"/>
          <w:lang w:eastAsia="ru-RU"/>
        </w:rPr>
      </w:pPr>
      <w:r w:rsidRPr="00A5746B">
        <w:rPr>
          <w:rFonts w:eastAsia="Times New Roman"/>
          <w:szCs w:val="24"/>
        </w:rPr>
        <w:t>Для тепловой нагрузки заявителя</w:t>
      </w:r>
      <w:r w:rsidRPr="00A5746B">
        <w:rPr>
          <w:szCs w:val="24"/>
        </w:rPr>
        <w:t xml:space="preserve"> </w:t>
      </w:r>
      <w:r w:rsidRPr="00A5746B">
        <w:rPr>
          <w:position w:val="-16"/>
          <w:szCs w:val="24"/>
        </w:rPr>
        <w:object w:dxaOrig="600" w:dyaOrig="4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75pt;height:21.1pt" o:ole="">
            <v:imagedata r:id="rId53" o:title=""/>
          </v:shape>
          <o:OLEObject Type="Embed" ProgID="Equation.DSMT4" ShapeID="_x0000_i1025" DrawAspect="Content" ObjectID="_1732205447" r:id="rId54"/>
        </w:object>
      </w:r>
      <w:r w:rsidRPr="00A5746B">
        <w:rPr>
          <w:szCs w:val="24"/>
        </w:rPr>
        <w:t>&lt;0,1 Гкал/ч,</w:t>
      </w:r>
      <w:r w:rsidRPr="00A5746B">
        <w:rPr>
          <w:rFonts w:eastAsia="Times New Roman"/>
          <w:szCs w:val="24"/>
        </w:rPr>
        <w:t xml:space="preserve"> предельный радиус эффективного теплоснабжения определяется из следующего условия: если дисконтированный срок окупаемости капитальных затрат в строительство тепловой сети, необходимой для подключения объекта капитального строительства заявителя</w:t>
      </w:r>
      <w:r w:rsidR="00BB7B26" w:rsidRPr="00A5746B">
        <w:rPr>
          <w:rFonts w:eastAsia="Times New Roman"/>
          <w:szCs w:val="24"/>
        </w:rPr>
        <w:t xml:space="preserve"> </w:t>
      </w:r>
      <w:r w:rsidRPr="00A5746B">
        <w:rPr>
          <w:rFonts w:eastAsia="Times New Roman"/>
          <w:szCs w:val="24"/>
        </w:rPr>
        <w:t>к существующим тепловым сетям системы теплоснабжения исполнителя превышает полезный срок службы тепловой сети, определенный в соответствии с Общероссийским классификатором основных фондов (ОК 013-94), то подключение объекта является</w:t>
      </w:r>
      <w:r w:rsidR="00BB7B26" w:rsidRPr="00A5746B">
        <w:rPr>
          <w:rFonts w:eastAsia="Times New Roman"/>
          <w:szCs w:val="24"/>
        </w:rPr>
        <w:t xml:space="preserve"> </w:t>
      </w:r>
      <w:r w:rsidRPr="00A5746B">
        <w:rPr>
          <w:rFonts w:eastAsia="Times New Roman"/>
          <w:szCs w:val="24"/>
        </w:rPr>
        <w:t>нецелесообразным и объект заявителя находятся за пределами радиуса эффективного теплоснабжения.</w:t>
      </w:r>
    </w:p>
    <w:p w:rsidR="008840C0" w:rsidRPr="00A5746B" w:rsidRDefault="00892EAC" w:rsidP="008840C0">
      <w:pPr>
        <w:ind w:firstLine="709"/>
      </w:pPr>
      <w:r w:rsidRPr="00A5746B">
        <w:t>Радиус эффективного теплоснабжения позволяет оценивать возможность подключения объекта к тепловым сетям по сравнению с пер</w:t>
      </w:r>
      <w:r w:rsidRPr="00A5746B">
        <w:t>е</w:t>
      </w:r>
      <w:r w:rsidRPr="00A5746B">
        <w:t>ходом на автономное теплоснабжение. При принятии решения о подключении новых потребителей необходимо помнить, что оптимальный р</w:t>
      </w:r>
      <w:r w:rsidRPr="00A5746B">
        <w:t>а</w:t>
      </w:r>
      <w:r w:rsidRPr="00A5746B">
        <w:t>диус теплоснабжения определяется из расчета минимума затрат, включающих в себя стоимость тепловых сетей и источника тепла, а также м</w:t>
      </w:r>
      <w:r w:rsidRPr="00A5746B">
        <w:t>и</w:t>
      </w:r>
      <w:r w:rsidRPr="00A5746B">
        <w:lastRenderedPageBreak/>
        <w:t>нимума эксплуатационных затрат. Следует помнить, что расчет радиуса эффективного теплоснабжен</w:t>
      </w:r>
      <w:r w:rsidR="008840C0" w:rsidRPr="00A5746B">
        <w:t>ия носит информативный характер, так как  зона действия уже сложилась и, естественно, установлены все индикаторы стоимости товарного отпуска продукции. Кроме того, для сел</w:t>
      </w:r>
      <w:r w:rsidR="008840C0" w:rsidRPr="00A5746B">
        <w:t>ь</w:t>
      </w:r>
      <w:r w:rsidR="008840C0" w:rsidRPr="00A5746B">
        <w:t xml:space="preserve">ских населенных пунктов характерны низкие тепловые нагрузки, значительная материальная характеристика сети и единственный источник теплоснабжения, что обуславливает теплоснабжающую организацию согласно п. 15 ПП РФ № 307 подключать новых потребителей, т.к. она не может отказать в присоединении потребителю к существующим тепловым сетям вне зависимости от величины совокупных затрат. </w:t>
      </w:r>
    </w:p>
    <w:p w:rsidR="00F147BA" w:rsidRPr="00A5746B" w:rsidRDefault="00F147BA" w:rsidP="0006129B">
      <w:pPr>
        <w:ind w:firstLine="709"/>
      </w:pPr>
      <w:r w:rsidRPr="00A5746B">
        <w:t>Подключение новой нагрузки к централизованным системам теплоснабжения требует постоянной проработки вариантов их развития. Оптимальный вариант должен характеризоваться экономически целесообразной зоной действия источника зоны теплоснабжения при соблюд</w:t>
      </w:r>
      <w:r w:rsidRPr="00A5746B">
        <w:t>е</w:t>
      </w:r>
      <w:r w:rsidRPr="00A5746B">
        <w:t>нии требований качества и надежности теплоснабжения, а также экологии.</w:t>
      </w:r>
      <w:r w:rsidR="006434E5" w:rsidRPr="00A5746B">
        <w:t xml:space="preserve"> Если срок окупаемости капитальных затрат в строительство тепл</w:t>
      </w:r>
      <w:r w:rsidR="006434E5" w:rsidRPr="00A5746B">
        <w:t>о</w:t>
      </w:r>
      <w:r w:rsidR="006434E5" w:rsidRPr="00A5746B">
        <w:t>вой сети, необходимой для подключения нового объекта капитального строительства к существующим тепловым сетям системы теплоснабж</w:t>
      </w:r>
      <w:r w:rsidR="006434E5" w:rsidRPr="00A5746B">
        <w:t>е</w:t>
      </w:r>
      <w:r w:rsidR="006434E5" w:rsidRPr="00A5746B">
        <w:t>ния исполнителя превышает срок службы тепловой сети, то подключение объекта является нецелесообразным.</w:t>
      </w:r>
    </w:p>
    <w:p w:rsidR="00F147BA" w:rsidRPr="00A5746B" w:rsidRDefault="00F147BA" w:rsidP="0006129B">
      <w:pPr>
        <w:ind w:firstLine="709"/>
      </w:pPr>
      <w:r w:rsidRPr="00A5746B">
        <w:t>Границы действия централизованного теплоснабжения должны определят</w:t>
      </w:r>
      <w:r w:rsidR="000B2614" w:rsidRPr="00A5746B">
        <w:t>ь</w:t>
      </w:r>
      <w:r w:rsidRPr="00A5746B">
        <w:t>ся по целевой функции минимума себестоимости полезно о</w:t>
      </w:r>
      <w:r w:rsidRPr="00A5746B">
        <w:t>т</w:t>
      </w:r>
      <w:r w:rsidRPr="00A5746B">
        <w:t>пущенного тепла. При этом возможен также вариант убыточности дальнего транспорта тепла, принимая во внимание важность и сложность проблемы.</w:t>
      </w:r>
    </w:p>
    <w:p w:rsidR="00767A21" w:rsidRPr="00A5746B" w:rsidRDefault="0034116F" w:rsidP="0006129B">
      <w:pPr>
        <w:pStyle w:val="21"/>
        <w:spacing w:line="240" w:lineRule="auto"/>
        <w:rPr>
          <w:rFonts w:eastAsia="Microsoft YaHei"/>
        </w:rPr>
      </w:pPr>
      <w:bookmarkStart w:id="236" w:name="_Toc35534042"/>
      <w:bookmarkStart w:id="237" w:name="_Toc95854823"/>
      <w:bookmarkStart w:id="238" w:name="_Toc121588545"/>
      <w:bookmarkStart w:id="239" w:name="_Toc343247323"/>
      <w:bookmarkStart w:id="240" w:name="_Toc343877037"/>
      <w:bookmarkStart w:id="241" w:name="_Toc422303798"/>
      <w:r w:rsidRPr="00A5746B">
        <w:rPr>
          <w:rFonts w:eastAsia="Microsoft YaHei"/>
        </w:rPr>
        <w:t>7.1</w:t>
      </w:r>
      <w:r w:rsidR="00835349" w:rsidRPr="00A5746B">
        <w:rPr>
          <w:rFonts w:eastAsia="Microsoft YaHei"/>
        </w:rPr>
        <w:t>6</w:t>
      </w:r>
      <w:r w:rsidRPr="00A5746B">
        <w:rPr>
          <w:rFonts w:eastAsia="Microsoft YaHei"/>
        </w:rPr>
        <w:t xml:space="preserve"> </w:t>
      </w:r>
      <w:r w:rsidR="00767A21" w:rsidRPr="00A5746B">
        <w:rPr>
          <w:rFonts w:eastAsia="Microsoft YaHei"/>
        </w:rPr>
        <w:t xml:space="preserve">Состав изменений, </w:t>
      </w:r>
      <w:r w:rsidR="00540956" w:rsidRPr="00A5746B">
        <w:rPr>
          <w:rFonts w:eastAsia="Microsoft YaHei"/>
        </w:rPr>
        <w:t>выполненных в доработанной и (или) актуализированной схеме теплоснабжения</w:t>
      </w:r>
      <w:bookmarkEnd w:id="236"/>
      <w:bookmarkEnd w:id="237"/>
      <w:bookmarkEnd w:id="238"/>
    </w:p>
    <w:p w:rsidR="00097E6E" w:rsidRPr="00A5746B" w:rsidRDefault="0012675A" w:rsidP="0006129B">
      <w:pPr>
        <w:ind w:firstLine="567"/>
      </w:pPr>
      <w:r w:rsidRPr="00A5746B">
        <w:t xml:space="preserve">Глава разработана </w:t>
      </w:r>
      <w:r w:rsidR="003F7AC4" w:rsidRPr="00A5746B">
        <w:t xml:space="preserve">в соответствии </w:t>
      </w:r>
      <w:r w:rsidR="00780802" w:rsidRPr="00A5746B">
        <w:t>с</w:t>
      </w:r>
      <w:r w:rsidR="00097E6E" w:rsidRPr="00A5746B">
        <w:t xml:space="preserve"> действующей редакцией </w:t>
      </w:r>
      <w:r w:rsidR="00C879D3" w:rsidRPr="00A5746B">
        <w:t>Постановления Правительства РФ от 22.02.2012 № 154</w:t>
      </w:r>
      <w:r w:rsidR="003F3107" w:rsidRPr="00A5746B">
        <w:t xml:space="preserve"> </w:t>
      </w:r>
      <w:r w:rsidR="00097E6E" w:rsidRPr="00A5746B">
        <w:t xml:space="preserve">«О требованиях к схемам теплоснабжения, порядку их </w:t>
      </w:r>
      <w:r w:rsidR="008E4EBE" w:rsidRPr="00A5746B">
        <w:t>разработки</w:t>
      </w:r>
      <w:r w:rsidR="00097E6E" w:rsidRPr="00A5746B">
        <w:t xml:space="preserve"> и утверждения» </w:t>
      </w:r>
      <w:r w:rsidR="00C6704F" w:rsidRPr="00A5746B">
        <w:t xml:space="preserve">(в редакции </w:t>
      </w:r>
      <w:r w:rsidR="007010E8" w:rsidRPr="00A5746B">
        <w:t>Постановлений Правительства РФ</w:t>
      </w:r>
      <w:r w:rsidR="00097E6E" w:rsidRPr="00A5746B">
        <w:t xml:space="preserve"> от 07.10.2014 № 1016, от 18.03.2016 № 208, от 23.03.2016 № 229, от 12.07.2016 № 666, от 03.04.2018 № 405, от 16.03.2019 № 276) и Ме</w:t>
      </w:r>
      <w:r w:rsidR="00127490" w:rsidRPr="00A5746B">
        <w:t>тодическими указаниями (</w:t>
      </w:r>
      <w:r w:rsidR="003965AF" w:rsidRPr="00A5746B">
        <w:t>утв. Приказом Минэнерго России от 05.03.2019 № 212 «Об утверждении Методических указаний по разработке схем теплоснабжения»</w:t>
      </w:r>
      <w:r w:rsidR="00127490" w:rsidRPr="00A5746B">
        <w:t>).</w:t>
      </w:r>
    </w:p>
    <w:p w:rsidR="007E7699" w:rsidRPr="00A5746B" w:rsidRDefault="007E7699" w:rsidP="0006129B">
      <w:pPr>
        <w:sectPr w:rsidR="007E7699" w:rsidRPr="00A5746B" w:rsidSect="003B765F">
          <w:pgSz w:w="16838" w:h="11906" w:orient="landscape"/>
          <w:pgMar w:top="1134" w:right="851" w:bottom="1134" w:left="1134" w:header="708" w:footer="708" w:gutter="0"/>
          <w:cols w:space="708"/>
          <w:docGrid w:linePitch="360"/>
        </w:sectPr>
      </w:pPr>
    </w:p>
    <w:p w:rsidR="003A5836" w:rsidRPr="00A5746B" w:rsidRDefault="003A5836" w:rsidP="0006129B">
      <w:pPr>
        <w:pStyle w:val="1"/>
      </w:pPr>
      <w:bookmarkStart w:id="242" w:name="_Toc121588546"/>
      <w:r w:rsidRPr="00A5746B">
        <w:lastRenderedPageBreak/>
        <w:t xml:space="preserve">ГЛАВА </w:t>
      </w:r>
      <w:r w:rsidR="00231152" w:rsidRPr="00A5746B">
        <w:t>8</w:t>
      </w:r>
      <w:r w:rsidRPr="00A5746B">
        <w:t xml:space="preserve"> </w:t>
      </w:r>
      <w:bookmarkEnd w:id="239"/>
      <w:bookmarkEnd w:id="240"/>
      <w:bookmarkEnd w:id="241"/>
      <w:r w:rsidR="00B35576" w:rsidRPr="00A5746B">
        <w:t>Предложения по строительству, реконструкции и (или) м</w:t>
      </w:r>
      <w:r w:rsidR="00B35576" w:rsidRPr="00A5746B">
        <w:t>о</w:t>
      </w:r>
      <w:r w:rsidR="00B35576" w:rsidRPr="00A5746B">
        <w:t>дернизации тепловых сетей</w:t>
      </w:r>
      <w:bookmarkEnd w:id="242"/>
    </w:p>
    <w:p w:rsidR="00E925A2" w:rsidRPr="00A5746B" w:rsidRDefault="00835349" w:rsidP="0006129B">
      <w:pPr>
        <w:pStyle w:val="21"/>
        <w:spacing w:line="240" w:lineRule="auto"/>
      </w:pPr>
      <w:bookmarkStart w:id="243" w:name="_Toc121588547"/>
      <w:r w:rsidRPr="00A5746B">
        <w:t>8.1</w:t>
      </w:r>
      <w:r w:rsidR="00E925A2" w:rsidRPr="00A5746B">
        <w:t xml:space="preserve"> </w:t>
      </w:r>
      <w:r w:rsidR="005D4352" w:rsidRPr="00A5746B">
        <w:t>П</w:t>
      </w:r>
      <w:r w:rsidR="00B35576" w:rsidRPr="00A5746B">
        <w:rPr>
          <w:rStyle w:val="ed"/>
        </w:rPr>
        <w:t>редложени</w:t>
      </w:r>
      <w:r w:rsidR="005D4352" w:rsidRPr="00A5746B">
        <w:rPr>
          <w:rStyle w:val="ed"/>
        </w:rPr>
        <w:t>я</w:t>
      </w:r>
      <w:r w:rsidR="00B35576" w:rsidRPr="00A5746B">
        <w:rPr>
          <w:rStyle w:val="ed"/>
        </w:rPr>
        <w:t xml:space="preserve"> по реконструкции и (или) модернизации, строительству тепловых сетей, обеспечивающих перераспределение тепловой нагрузки из зон с дефицитом тепл</w:t>
      </w:r>
      <w:r w:rsidR="00B35576" w:rsidRPr="00A5746B">
        <w:rPr>
          <w:rStyle w:val="ed"/>
        </w:rPr>
        <w:t>о</w:t>
      </w:r>
      <w:r w:rsidR="00B35576" w:rsidRPr="00A5746B">
        <w:rPr>
          <w:rStyle w:val="ed"/>
        </w:rPr>
        <w:t>вой мощности в зоны с избытком тепловой мощности (использование существующих р</w:t>
      </w:r>
      <w:r w:rsidR="00B35576" w:rsidRPr="00A5746B">
        <w:rPr>
          <w:rStyle w:val="ed"/>
        </w:rPr>
        <w:t>е</w:t>
      </w:r>
      <w:r w:rsidR="00B35576" w:rsidRPr="00A5746B">
        <w:rPr>
          <w:rStyle w:val="ed"/>
        </w:rPr>
        <w:t>зервов)</w:t>
      </w:r>
      <w:bookmarkEnd w:id="243"/>
    </w:p>
    <w:p w:rsidR="007825EC" w:rsidRPr="00A5746B" w:rsidRDefault="007825EC" w:rsidP="007825EC">
      <w:pPr>
        <w:tabs>
          <w:tab w:val="left" w:pos="0"/>
        </w:tabs>
        <w:ind w:firstLine="709"/>
        <w:rPr>
          <w:rFonts w:eastAsia="Times New Roman"/>
          <w:szCs w:val="24"/>
          <w:lang w:eastAsia="ru-RU"/>
        </w:rPr>
      </w:pPr>
      <w:r w:rsidRPr="00A5746B">
        <w:rPr>
          <w:rFonts w:eastAsia="Times New Roman"/>
          <w:szCs w:val="24"/>
          <w:lang w:eastAsia="ru-RU"/>
        </w:rPr>
        <w:t>На территории муниципального образования сложилась система централизованного те</w:t>
      </w:r>
      <w:r w:rsidRPr="00A5746B">
        <w:rPr>
          <w:rFonts w:eastAsia="Times New Roman"/>
          <w:szCs w:val="24"/>
          <w:lang w:eastAsia="ru-RU"/>
        </w:rPr>
        <w:t>п</w:t>
      </w:r>
      <w:r w:rsidRPr="00A5746B">
        <w:rPr>
          <w:rFonts w:eastAsia="Times New Roman"/>
          <w:szCs w:val="24"/>
          <w:lang w:eastAsia="ru-RU"/>
        </w:rPr>
        <w:t xml:space="preserve">лоснабжения </w:t>
      </w:r>
      <w:r w:rsidR="009531F0" w:rsidRPr="00A5746B">
        <w:rPr>
          <w:rFonts w:eastAsia="Times New Roman"/>
          <w:szCs w:val="24"/>
          <w:lang w:eastAsia="ru-RU"/>
        </w:rPr>
        <w:t xml:space="preserve">на базе </w:t>
      </w:r>
      <w:r w:rsidR="008840C0" w:rsidRPr="00A5746B">
        <w:rPr>
          <w:rFonts w:eastAsia="Times New Roman"/>
          <w:szCs w:val="24"/>
          <w:lang w:eastAsia="ru-RU"/>
        </w:rPr>
        <w:t>девятнадцать</w:t>
      </w:r>
      <w:r w:rsidR="009531F0" w:rsidRPr="00A5746B">
        <w:rPr>
          <w:rFonts w:eastAsia="Times New Roman"/>
          <w:szCs w:val="24"/>
          <w:lang w:eastAsia="ru-RU"/>
        </w:rPr>
        <w:t xml:space="preserve"> водогрейных котельных</w:t>
      </w:r>
      <w:r w:rsidRPr="00A5746B">
        <w:rPr>
          <w:rFonts w:eastAsia="Times New Roman"/>
          <w:szCs w:val="24"/>
          <w:lang w:eastAsia="ru-RU"/>
        </w:rPr>
        <w:t xml:space="preserve">. </w:t>
      </w:r>
    </w:p>
    <w:p w:rsidR="008840C0" w:rsidRPr="00A5746B" w:rsidRDefault="008840C0" w:rsidP="008840C0">
      <w:pPr>
        <w:tabs>
          <w:tab w:val="left" w:pos="0"/>
        </w:tabs>
        <w:ind w:firstLine="567"/>
        <w:rPr>
          <w:szCs w:val="24"/>
        </w:rPr>
      </w:pPr>
      <w:r w:rsidRPr="00A5746B">
        <w:rPr>
          <w:rFonts w:eastAsia="Times New Roman"/>
          <w:szCs w:val="24"/>
          <w:lang w:eastAsia="ru-RU"/>
        </w:rPr>
        <w:t>Основным направлением развития системы теплоснабжения выбрано сохранение сущ</w:t>
      </w:r>
      <w:r w:rsidRPr="00A5746B">
        <w:rPr>
          <w:rFonts w:eastAsia="Times New Roman"/>
          <w:szCs w:val="24"/>
          <w:lang w:eastAsia="ru-RU"/>
        </w:rPr>
        <w:t>е</w:t>
      </w:r>
      <w:r w:rsidRPr="00A5746B">
        <w:rPr>
          <w:rFonts w:eastAsia="Times New Roman"/>
          <w:szCs w:val="24"/>
          <w:lang w:eastAsia="ru-RU"/>
        </w:rPr>
        <w:t>ствующей системы с проведением работ по модернизации оборудования источника централ</w:t>
      </w:r>
      <w:r w:rsidRPr="00A5746B">
        <w:rPr>
          <w:rFonts w:eastAsia="Times New Roman"/>
          <w:szCs w:val="24"/>
          <w:lang w:eastAsia="ru-RU"/>
        </w:rPr>
        <w:t>и</w:t>
      </w:r>
      <w:r w:rsidRPr="00A5746B">
        <w:rPr>
          <w:rFonts w:eastAsia="Times New Roman"/>
          <w:szCs w:val="24"/>
          <w:lang w:eastAsia="ru-RU"/>
        </w:rPr>
        <w:t>зованного теплоснабжения (</w:t>
      </w:r>
      <w:r w:rsidRPr="00A5746B">
        <w:t>замена изношенного оборудования, проведение текущих и план</w:t>
      </w:r>
      <w:r w:rsidRPr="00A5746B">
        <w:t>о</w:t>
      </w:r>
      <w:r w:rsidRPr="00A5746B">
        <w:t xml:space="preserve">вых ремонтов и т.д.). </w:t>
      </w:r>
      <w:r w:rsidRPr="00A5746B">
        <w:rPr>
          <w:szCs w:val="24"/>
        </w:rPr>
        <w:t>Для обеспечения качественного и надежного теплоснабжения потребит</w:t>
      </w:r>
      <w:r w:rsidRPr="00A5746B">
        <w:rPr>
          <w:szCs w:val="24"/>
        </w:rPr>
        <w:t>е</w:t>
      </w:r>
      <w:r w:rsidRPr="00A5746B">
        <w:rPr>
          <w:szCs w:val="24"/>
        </w:rPr>
        <w:t>лей, данный вариант развития предусматривает также поэтапную замену сетей теплоснабжения со сроком эксплуатации более 25 лет.</w:t>
      </w:r>
    </w:p>
    <w:p w:rsidR="008840C0" w:rsidRPr="00A5746B" w:rsidRDefault="008840C0" w:rsidP="00D71F73">
      <w:pPr>
        <w:tabs>
          <w:tab w:val="left" w:pos="0"/>
        </w:tabs>
        <w:ind w:firstLine="567"/>
        <w:rPr>
          <w:szCs w:val="24"/>
        </w:rPr>
      </w:pPr>
      <w:r w:rsidRPr="00A5746B">
        <w:rPr>
          <w:szCs w:val="24"/>
        </w:rPr>
        <w:t xml:space="preserve">Строительство тепловых сетей, </w:t>
      </w:r>
      <w:r w:rsidRPr="00A5746B">
        <w:rPr>
          <w:rStyle w:val="ed"/>
        </w:rPr>
        <w:t>обеспечивающих перераспределение тепловой нагрузки из зон с дефицитом тепловой мощности в зоны с избытком тепловой мощности, не планируется.</w:t>
      </w:r>
    </w:p>
    <w:p w:rsidR="00E925A2" w:rsidRPr="00A5746B" w:rsidRDefault="00835349" w:rsidP="0006129B">
      <w:pPr>
        <w:pStyle w:val="21"/>
        <w:spacing w:line="240" w:lineRule="auto"/>
        <w:rPr>
          <w:lang w:eastAsia="ru-RU"/>
        </w:rPr>
      </w:pPr>
      <w:bookmarkStart w:id="244" w:name="_Toc121588548"/>
      <w:r w:rsidRPr="00A5746B">
        <w:rPr>
          <w:lang w:eastAsia="ru-RU"/>
        </w:rPr>
        <w:t>8.2</w:t>
      </w:r>
      <w:r w:rsidR="00E925A2" w:rsidRPr="00A5746B">
        <w:rPr>
          <w:lang w:eastAsia="ru-RU"/>
        </w:rPr>
        <w:t xml:space="preserve"> </w:t>
      </w:r>
      <w:r w:rsidR="005D4352" w:rsidRPr="00A5746B">
        <w:t>П</w:t>
      </w:r>
      <w:r w:rsidRPr="00A5746B">
        <w:rPr>
          <w:rStyle w:val="ed"/>
        </w:rPr>
        <w:t>редложени</w:t>
      </w:r>
      <w:r w:rsidR="005D4352" w:rsidRPr="00A5746B">
        <w:rPr>
          <w:rStyle w:val="ed"/>
        </w:rPr>
        <w:t>я</w:t>
      </w:r>
      <w:r w:rsidR="00B35576" w:rsidRPr="00A5746B">
        <w:rPr>
          <w:lang w:eastAsia="ru-RU"/>
        </w:rPr>
        <w:t xml:space="preserve"> по строительству тепловых сетей для обеспечения перспективных приростов тепловой нагрузки под жилищную, комплексную или производственную з</w:t>
      </w:r>
      <w:r w:rsidR="00B35576" w:rsidRPr="00A5746B">
        <w:rPr>
          <w:lang w:eastAsia="ru-RU"/>
        </w:rPr>
        <w:t>а</w:t>
      </w:r>
      <w:r w:rsidR="00B35576" w:rsidRPr="00A5746B">
        <w:rPr>
          <w:lang w:eastAsia="ru-RU"/>
        </w:rPr>
        <w:t xml:space="preserve">стройку во вновь осваиваемых районах </w:t>
      </w:r>
      <w:r w:rsidR="00FE6FCF" w:rsidRPr="00A5746B">
        <w:rPr>
          <w:lang w:eastAsia="ru-RU"/>
        </w:rPr>
        <w:t>округа</w:t>
      </w:r>
      <w:bookmarkEnd w:id="244"/>
    </w:p>
    <w:p w:rsidR="001B2EC1" w:rsidRPr="00A5746B" w:rsidRDefault="001B2EC1" w:rsidP="001B2EC1">
      <w:pPr>
        <w:pStyle w:val="Affb"/>
      </w:pPr>
      <w:r w:rsidRPr="00A5746B">
        <w:rPr>
          <w:szCs w:val="24"/>
        </w:rPr>
        <w:t>Д</w:t>
      </w:r>
      <w:r w:rsidRPr="00A5746B">
        <w:t>ля отопления и горячего водоснабжения индивидуальных домов рекомендуется прим</w:t>
      </w:r>
      <w:r w:rsidRPr="00A5746B">
        <w:t>е</w:t>
      </w:r>
      <w:r w:rsidRPr="00A5746B">
        <w:t>нение индивидуальных двухконтурных котлов, работающих на газовом и твердом топливе. В</w:t>
      </w:r>
      <w:r w:rsidRPr="00A5746B">
        <w:t>ы</w:t>
      </w:r>
      <w:r w:rsidRPr="00A5746B">
        <w:t>бор индивидуальных источников тепла объясняется тем, что объекты имеют незначительную тепловую нагрузку и находятся на значительном расстоянии друг от друга, что влечет за собой большие потери в тепловых сетях и значительные капвложения по их прокладке.</w:t>
      </w:r>
    </w:p>
    <w:p w:rsidR="001B2EC1" w:rsidRPr="00A5746B" w:rsidRDefault="001B2EC1" w:rsidP="001B2EC1">
      <w:pPr>
        <w:pStyle w:val="Affb"/>
      </w:pPr>
      <w:r w:rsidRPr="00A5746B">
        <w:t>Отопление вновь строящихся многоквартирных жилых домов, а также социально-значимых объектов планируется осуществлять от существующих источников теплоснабжения.</w:t>
      </w:r>
    </w:p>
    <w:p w:rsidR="001B2EC1" w:rsidRPr="00A5746B" w:rsidRDefault="001B2EC1" w:rsidP="001B2EC1">
      <w:pPr>
        <w:pStyle w:val="Affb"/>
      </w:pPr>
      <w:r w:rsidRPr="00A5746B">
        <w:t>Для теплоснабжения вновь строящихся зданий (группы зданий) с небольшим теплоп</w:t>
      </w:r>
      <w:r w:rsidRPr="00A5746B">
        <w:t>о</w:t>
      </w:r>
      <w:r w:rsidRPr="00A5746B">
        <w:t>треблением и промышленных объектов рекомендуется использовать автономные источники тепла: отдельностоящие и пристроенные блочно-модульные котельные малой мощности.</w:t>
      </w:r>
    </w:p>
    <w:p w:rsidR="001B2EC1" w:rsidRPr="00A5746B" w:rsidRDefault="001B2EC1" w:rsidP="001B2EC1">
      <w:pPr>
        <w:pStyle w:val="Affb"/>
      </w:pPr>
      <w:r w:rsidRPr="00A5746B">
        <w:t>Предложение</w:t>
      </w:r>
      <w:r w:rsidRPr="00A5746B">
        <w:rPr>
          <w:spacing w:val="1"/>
        </w:rPr>
        <w:t xml:space="preserve"> </w:t>
      </w:r>
      <w:r w:rsidRPr="00A5746B">
        <w:t>по</w:t>
      </w:r>
      <w:r w:rsidRPr="00A5746B">
        <w:rPr>
          <w:spacing w:val="1"/>
        </w:rPr>
        <w:t xml:space="preserve"> </w:t>
      </w:r>
      <w:r w:rsidRPr="00A5746B">
        <w:t>строительству</w:t>
      </w:r>
      <w:r w:rsidRPr="00A5746B">
        <w:rPr>
          <w:spacing w:val="1"/>
        </w:rPr>
        <w:t xml:space="preserve"> </w:t>
      </w:r>
      <w:r w:rsidRPr="00A5746B">
        <w:t>тепловых</w:t>
      </w:r>
      <w:r w:rsidRPr="00A5746B">
        <w:rPr>
          <w:spacing w:val="1"/>
        </w:rPr>
        <w:t xml:space="preserve"> </w:t>
      </w:r>
      <w:r w:rsidRPr="00A5746B">
        <w:t>сетей</w:t>
      </w:r>
      <w:r w:rsidRPr="00A5746B">
        <w:rPr>
          <w:spacing w:val="1"/>
        </w:rPr>
        <w:t xml:space="preserve"> </w:t>
      </w:r>
      <w:r w:rsidRPr="00A5746B">
        <w:t>для</w:t>
      </w:r>
      <w:r w:rsidRPr="00A5746B">
        <w:rPr>
          <w:spacing w:val="1"/>
        </w:rPr>
        <w:t xml:space="preserve"> </w:t>
      </w:r>
      <w:r w:rsidRPr="00A5746B">
        <w:t>обеспечения</w:t>
      </w:r>
      <w:r w:rsidRPr="00A5746B">
        <w:rPr>
          <w:spacing w:val="1"/>
        </w:rPr>
        <w:t xml:space="preserve"> </w:t>
      </w:r>
      <w:r w:rsidRPr="00A5746B">
        <w:t>перспективных</w:t>
      </w:r>
      <w:r w:rsidRPr="00A5746B">
        <w:rPr>
          <w:spacing w:val="-4"/>
        </w:rPr>
        <w:t xml:space="preserve"> </w:t>
      </w:r>
      <w:r w:rsidRPr="00A5746B">
        <w:t>прир</w:t>
      </w:r>
      <w:r w:rsidRPr="00A5746B">
        <w:t>о</w:t>
      </w:r>
      <w:r w:rsidRPr="00A5746B">
        <w:t>стов тепловой</w:t>
      </w:r>
      <w:r w:rsidRPr="00A5746B">
        <w:rPr>
          <w:spacing w:val="-2"/>
        </w:rPr>
        <w:t xml:space="preserve"> </w:t>
      </w:r>
      <w:r w:rsidRPr="00A5746B">
        <w:t>нагрузки приведены в таблице ниже.</w:t>
      </w:r>
    </w:p>
    <w:p w:rsidR="008840C0" w:rsidRPr="00A5746B" w:rsidRDefault="008840C0" w:rsidP="0006129B">
      <w:pPr>
        <w:tabs>
          <w:tab w:val="left" w:pos="0"/>
        </w:tabs>
        <w:ind w:firstLine="567"/>
        <w:rPr>
          <w:rFonts w:eastAsia="Times New Roman"/>
          <w:szCs w:val="24"/>
          <w:lang w:eastAsia="ru-RU"/>
        </w:rPr>
      </w:pPr>
    </w:p>
    <w:p w:rsidR="008840C0" w:rsidRPr="00A5746B" w:rsidRDefault="008840C0" w:rsidP="008840C0">
      <w:pPr>
        <w:pStyle w:val="aff9"/>
      </w:pPr>
      <w:r w:rsidRPr="00A5746B">
        <w:t xml:space="preserve">Таблица </w:t>
      </w:r>
      <w:fldSimple w:instr=" SEQ Таблица \* ARABIC ">
        <w:r w:rsidR="00A5746B" w:rsidRPr="00A5746B">
          <w:rPr>
            <w:noProof/>
          </w:rPr>
          <w:t>55</w:t>
        </w:r>
      </w:fldSimple>
      <w:r w:rsidRPr="00A5746B">
        <w:t xml:space="preserve"> -</w:t>
      </w:r>
      <w:r w:rsidRPr="00A5746B">
        <w:rPr>
          <w:spacing w:val="1"/>
        </w:rPr>
        <w:t xml:space="preserve"> </w:t>
      </w:r>
      <w:r w:rsidRPr="00A5746B">
        <w:t>Предложение</w:t>
      </w:r>
      <w:r w:rsidRPr="00A5746B">
        <w:rPr>
          <w:spacing w:val="1"/>
        </w:rPr>
        <w:t xml:space="preserve"> </w:t>
      </w:r>
      <w:r w:rsidRPr="00A5746B">
        <w:t>по</w:t>
      </w:r>
      <w:r w:rsidRPr="00A5746B">
        <w:rPr>
          <w:spacing w:val="1"/>
        </w:rPr>
        <w:t xml:space="preserve"> </w:t>
      </w:r>
      <w:r w:rsidRPr="00A5746B">
        <w:t>строительству</w:t>
      </w:r>
      <w:r w:rsidRPr="00A5746B">
        <w:rPr>
          <w:spacing w:val="1"/>
        </w:rPr>
        <w:t xml:space="preserve"> </w:t>
      </w:r>
      <w:r w:rsidRPr="00A5746B">
        <w:t>тепловых</w:t>
      </w:r>
      <w:r w:rsidRPr="00A5746B">
        <w:rPr>
          <w:spacing w:val="1"/>
        </w:rPr>
        <w:t xml:space="preserve"> </w:t>
      </w:r>
      <w:r w:rsidRPr="00A5746B">
        <w:t>сетей</w:t>
      </w:r>
      <w:r w:rsidRPr="00A5746B">
        <w:rPr>
          <w:spacing w:val="1"/>
        </w:rPr>
        <w:t xml:space="preserve"> </w:t>
      </w:r>
      <w:r w:rsidRPr="00A5746B">
        <w:t>для</w:t>
      </w:r>
      <w:r w:rsidRPr="00A5746B">
        <w:rPr>
          <w:spacing w:val="1"/>
        </w:rPr>
        <w:t xml:space="preserve"> </w:t>
      </w:r>
      <w:r w:rsidRPr="00A5746B">
        <w:t>обеспечения</w:t>
      </w:r>
      <w:r w:rsidRPr="00A5746B">
        <w:rPr>
          <w:spacing w:val="1"/>
        </w:rPr>
        <w:t xml:space="preserve"> </w:t>
      </w:r>
      <w:r w:rsidRPr="00A5746B">
        <w:t>перспективных</w:t>
      </w:r>
      <w:r w:rsidRPr="00A5746B">
        <w:rPr>
          <w:spacing w:val="-4"/>
        </w:rPr>
        <w:t xml:space="preserve"> </w:t>
      </w:r>
      <w:r w:rsidRPr="00A5746B">
        <w:t>пр</w:t>
      </w:r>
      <w:r w:rsidRPr="00A5746B">
        <w:t>и</w:t>
      </w:r>
      <w:r w:rsidRPr="00A5746B">
        <w:t>ростов тепловой</w:t>
      </w:r>
      <w:r w:rsidRPr="00A5746B">
        <w:rPr>
          <w:spacing w:val="-2"/>
        </w:rPr>
        <w:t xml:space="preserve"> </w:t>
      </w:r>
      <w:r w:rsidRPr="00A5746B">
        <w:t>нагрузки</w:t>
      </w:r>
    </w:p>
    <w:tbl>
      <w:tblPr>
        <w:tblStyle w:val="af7"/>
        <w:tblW w:w="5000" w:type="pct"/>
        <w:tblLook w:val="04A0" w:firstRow="1" w:lastRow="0" w:firstColumn="1" w:lastColumn="0" w:noHBand="0" w:noVBand="1"/>
      </w:tblPr>
      <w:tblGrid>
        <w:gridCol w:w="1150"/>
        <w:gridCol w:w="2465"/>
        <w:gridCol w:w="2445"/>
        <w:gridCol w:w="1733"/>
        <w:gridCol w:w="1330"/>
        <w:gridCol w:w="1014"/>
      </w:tblGrid>
      <w:tr w:rsidR="008840C0" w:rsidRPr="00A5746B" w:rsidTr="006B1287">
        <w:trPr>
          <w:cantSplit/>
          <w:tblHeader/>
        </w:trPr>
        <w:tc>
          <w:tcPr>
            <w:tcW w:w="567" w:type="pct"/>
          </w:tcPr>
          <w:p w:rsidR="008840C0" w:rsidRPr="00A5746B" w:rsidRDefault="008840C0" w:rsidP="006B1287">
            <w:pPr>
              <w:pStyle w:val="TableParagraph"/>
              <w:jc w:val="center"/>
              <w:rPr>
                <w:rFonts w:ascii="Times New Roman" w:hAnsi="Times New Roman"/>
              </w:rPr>
            </w:pPr>
            <w:r w:rsidRPr="00A5746B">
              <w:rPr>
                <w:rFonts w:ascii="Times New Roman" w:hAnsi="Times New Roman"/>
              </w:rPr>
              <w:t>№п/п</w:t>
            </w:r>
          </w:p>
        </w:tc>
        <w:tc>
          <w:tcPr>
            <w:tcW w:w="1216" w:type="pct"/>
          </w:tcPr>
          <w:p w:rsidR="008840C0" w:rsidRPr="00A5746B" w:rsidRDefault="008840C0" w:rsidP="006B1287">
            <w:pPr>
              <w:pStyle w:val="TableParagraph"/>
              <w:jc w:val="center"/>
              <w:rPr>
                <w:rFonts w:ascii="Times New Roman" w:hAnsi="Times New Roman"/>
              </w:rPr>
            </w:pPr>
            <w:r w:rsidRPr="00A5746B">
              <w:rPr>
                <w:rFonts w:ascii="Times New Roman" w:hAnsi="Times New Roman"/>
              </w:rPr>
              <w:t>Источник</w:t>
            </w:r>
          </w:p>
        </w:tc>
        <w:tc>
          <w:tcPr>
            <w:tcW w:w="1206" w:type="pct"/>
          </w:tcPr>
          <w:p w:rsidR="008840C0" w:rsidRPr="00A5746B" w:rsidRDefault="008840C0" w:rsidP="006B1287">
            <w:pPr>
              <w:pStyle w:val="TableParagraph"/>
              <w:jc w:val="center"/>
              <w:rPr>
                <w:rFonts w:ascii="Times New Roman" w:hAnsi="Times New Roman"/>
              </w:rPr>
            </w:pPr>
            <w:r w:rsidRPr="00A5746B">
              <w:rPr>
                <w:rFonts w:ascii="Times New Roman" w:hAnsi="Times New Roman"/>
              </w:rPr>
              <w:t>Наименование</w:t>
            </w:r>
            <w:r w:rsidRPr="00A5746B">
              <w:rPr>
                <w:rFonts w:ascii="Times New Roman" w:hAnsi="Times New Roman"/>
                <w:spacing w:val="-2"/>
              </w:rPr>
              <w:t xml:space="preserve"> </w:t>
            </w:r>
            <w:r w:rsidRPr="00A5746B">
              <w:rPr>
                <w:rFonts w:ascii="Times New Roman" w:hAnsi="Times New Roman"/>
              </w:rPr>
              <w:t>объекта</w:t>
            </w:r>
          </w:p>
        </w:tc>
        <w:tc>
          <w:tcPr>
            <w:tcW w:w="855" w:type="pct"/>
          </w:tcPr>
          <w:p w:rsidR="008840C0" w:rsidRPr="00A5746B" w:rsidRDefault="008840C0" w:rsidP="006B1287">
            <w:pPr>
              <w:pStyle w:val="TableParagraph"/>
              <w:jc w:val="center"/>
              <w:rPr>
                <w:rFonts w:ascii="Times New Roman" w:hAnsi="Times New Roman"/>
              </w:rPr>
            </w:pPr>
            <w:r w:rsidRPr="00A5746B">
              <w:rPr>
                <w:rFonts w:ascii="Times New Roman" w:hAnsi="Times New Roman"/>
              </w:rPr>
              <w:t>Год</w:t>
            </w:r>
            <w:r w:rsidRPr="00A5746B">
              <w:rPr>
                <w:rFonts w:ascii="Times New Roman" w:hAnsi="Times New Roman"/>
                <w:spacing w:val="-1"/>
              </w:rPr>
              <w:t xml:space="preserve"> </w:t>
            </w:r>
            <w:r w:rsidRPr="00A5746B">
              <w:rPr>
                <w:rFonts w:ascii="Times New Roman" w:hAnsi="Times New Roman"/>
              </w:rPr>
              <w:t>подключения</w:t>
            </w:r>
          </w:p>
        </w:tc>
        <w:tc>
          <w:tcPr>
            <w:tcW w:w="656" w:type="pct"/>
          </w:tcPr>
          <w:p w:rsidR="008840C0" w:rsidRPr="00A5746B" w:rsidRDefault="008840C0" w:rsidP="006B1287">
            <w:pPr>
              <w:pStyle w:val="TableParagraph"/>
              <w:jc w:val="center"/>
              <w:rPr>
                <w:rFonts w:ascii="Times New Roman" w:hAnsi="Times New Roman"/>
              </w:rPr>
            </w:pPr>
            <w:r w:rsidRPr="00A5746B">
              <w:rPr>
                <w:rFonts w:ascii="Times New Roman" w:hAnsi="Times New Roman"/>
              </w:rPr>
              <w:t>Длина</w:t>
            </w:r>
            <w:r w:rsidRPr="00A5746B">
              <w:rPr>
                <w:rFonts w:ascii="Times New Roman" w:hAnsi="Times New Roman"/>
                <w:lang w:val="ru-RU"/>
              </w:rPr>
              <w:t xml:space="preserve"> </w:t>
            </w:r>
            <w:r w:rsidRPr="00A5746B">
              <w:rPr>
                <w:rFonts w:ascii="Times New Roman" w:hAnsi="Times New Roman"/>
              </w:rPr>
              <w:t>участка, м</w:t>
            </w:r>
          </w:p>
        </w:tc>
        <w:tc>
          <w:tcPr>
            <w:tcW w:w="500" w:type="pct"/>
          </w:tcPr>
          <w:p w:rsidR="008840C0" w:rsidRPr="00A5746B" w:rsidRDefault="008840C0" w:rsidP="006B1287">
            <w:pPr>
              <w:pStyle w:val="TableParagraph"/>
              <w:jc w:val="center"/>
              <w:rPr>
                <w:rFonts w:ascii="Times New Roman" w:hAnsi="Times New Roman"/>
              </w:rPr>
            </w:pPr>
            <w:r w:rsidRPr="00A5746B">
              <w:rPr>
                <w:rFonts w:ascii="Times New Roman" w:hAnsi="Times New Roman"/>
              </w:rPr>
              <w:t>Ду,</w:t>
            </w:r>
            <w:r w:rsidRPr="00A5746B">
              <w:rPr>
                <w:rFonts w:ascii="Times New Roman" w:hAnsi="Times New Roman"/>
                <w:lang w:val="ru-RU"/>
              </w:rPr>
              <w:t xml:space="preserve"> </w:t>
            </w:r>
            <w:r w:rsidRPr="00A5746B">
              <w:rPr>
                <w:rFonts w:ascii="Times New Roman" w:hAnsi="Times New Roman"/>
              </w:rPr>
              <w:t>мм</w:t>
            </w:r>
          </w:p>
        </w:tc>
      </w:tr>
      <w:tr w:rsidR="001B2EC1" w:rsidRPr="00A5746B" w:rsidTr="006B1287">
        <w:trPr>
          <w:cantSplit/>
        </w:trPr>
        <w:tc>
          <w:tcPr>
            <w:tcW w:w="567" w:type="pct"/>
            <w:tcBorders>
              <w:right w:val="single" w:sz="4" w:space="0" w:color="auto"/>
            </w:tcBorders>
          </w:tcPr>
          <w:p w:rsidR="001B2EC1" w:rsidRPr="00A5746B" w:rsidRDefault="001B2EC1" w:rsidP="006B1287">
            <w:pPr>
              <w:jc w:val="center"/>
              <w:rPr>
                <w:sz w:val="22"/>
              </w:rPr>
            </w:pPr>
          </w:p>
        </w:tc>
        <w:tc>
          <w:tcPr>
            <w:tcW w:w="4433" w:type="pct"/>
            <w:gridSpan w:val="5"/>
            <w:tcBorders>
              <w:left w:val="single" w:sz="4" w:space="0" w:color="auto"/>
            </w:tcBorders>
          </w:tcPr>
          <w:p w:rsidR="001B2EC1" w:rsidRPr="00A5746B" w:rsidRDefault="001B2EC1" w:rsidP="006B1287">
            <w:pPr>
              <w:jc w:val="center"/>
              <w:rPr>
                <w:sz w:val="22"/>
              </w:rPr>
            </w:pPr>
            <w:r w:rsidRPr="00A5746B">
              <w:rPr>
                <w:sz w:val="22"/>
              </w:rPr>
              <w:t>Зона действия ООО «Яр Энерго»</w:t>
            </w:r>
          </w:p>
        </w:tc>
      </w:tr>
      <w:tr w:rsidR="008840C0" w:rsidRPr="00A5746B" w:rsidTr="006B1287">
        <w:trPr>
          <w:cantSplit/>
        </w:trPr>
        <w:tc>
          <w:tcPr>
            <w:tcW w:w="567" w:type="pct"/>
            <w:tcBorders>
              <w:right w:val="single" w:sz="4" w:space="0" w:color="auto"/>
            </w:tcBorders>
          </w:tcPr>
          <w:p w:rsidR="008840C0" w:rsidRPr="00A5746B" w:rsidRDefault="008840C0" w:rsidP="006B1287">
            <w:pPr>
              <w:pStyle w:val="TableParagraph"/>
              <w:jc w:val="center"/>
              <w:rPr>
                <w:rFonts w:ascii="Times New Roman" w:hAnsi="Times New Roman"/>
              </w:rPr>
            </w:pPr>
            <w:r w:rsidRPr="00A5746B">
              <w:rPr>
                <w:rFonts w:ascii="Times New Roman" w:hAnsi="Times New Roman"/>
              </w:rPr>
              <w:t>1</w:t>
            </w:r>
          </w:p>
        </w:tc>
        <w:tc>
          <w:tcPr>
            <w:tcW w:w="1216" w:type="pct"/>
            <w:tcBorders>
              <w:left w:val="single" w:sz="4" w:space="0" w:color="auto"/>
            </w:tcBorders>
          </w:tcPr>
          <w:p w:rsidR="008840C0" w:rsidRPr="00A5746B" w:rsidRDefault="008840C0" w:rsidP="006B1287">
            <w:pPr>
              <w:jc w:val="center"/>
              <w:rPr>
                <w:sz w:val="22"/>
              </w:rPr>
            </w:pPr>
            <w:r w:rsidRPr="00A5746B">
              <w:rPr>
                <w:sz w:val="22"/>
              </w:rPr>
              <w:t>Котельная (п. Яр, ул. Ф. Васильева, 6а)</w:t>
            </w:r>
          </w:p>
        </w:tc>
        <w:tc>
          <w:tcPr>
            <w:tcW w:w="1206" w:type="pct"/>
          </w:tcPr>
          <w:p w:rsidR="008840C0" w:rsidRPr="00A5746B" w:rsidRDefault="008840C0" w:rsidP="006B1287">
            <w:pPr>
              <w:ind w:firstLineChars="100" w:firstLine="200"/>
              <w:jc w:val="center"/>
              <w:rPr>
                <w:i/>
                <w:iCs/>
                <w:sz w:val="20"/>
                <w:szCs w:val="20"/>
              </w:rPr>
            </w:pPr>
            <w:r w:rsidRPr="00A5746B">
              <w:rPr>
                <w:i/>
                <w:iCs/>
                <w:sz w:val="20"/>
                <w:szCs w:val="20"/>
              </w:rPr>
              <w:t>Жилой дом (п. Яр, ул. Логовая, 1 а)</w:t>
            </w:r>
          </w:p>
        </w:tc>
        <w:tc>
          <w:tcPr>
            <w:tcW w:w="855" w:type="pct"/>
          </w:tcPr>
          <w:p w:rsidR="008840C0" w:rsidRPr="00A5746B" w:rsidRDefault="008840C0" w:rsidP="006B1287">
            <w:pPr>
              <w:jc w:val="center"/>
              <w:rPr>
                <w:sz w:val="22"/>
              </w:rPr>
            </w:pPr>
            <w:r w:rsidRPr="00A5746B">
              <w:rPr>
                <w:sz w:val="22"/>
              </w:rPr>
              <w:t>2023</w:t>
            </w:r>
          </w:p>
        </w:tc>
        <w:tc>
          <w:tcPr>
            <w:tcW w:w="656" w:type="pct"/>
          </w:tcPr>
          <w:p w:rsidR="008840C0" w:rsidRPr="00A5746B" w:rsidRDefault="008840C0" w:rsidP="006B1287">
            <w:pPr>
              <w:jc w:val="center"/>
              <w:rPr>
                <w:sz w:val="22"/>
              </w:rPr>
            </w:pPr>
            <w:r w:rsidRPr="00A5746B">
              <w:rPr>
                <w:sz w:val="22"/>
              </w:rPr>
              <w:t>100</w:t>
            </w:r>
          </w:p>
        </w:tc>
        <w:tc>
          <w:tcPr>
            <w:tcW w:w="500" w:type="pct"/>
          </w:tcPr>
          <w:p w:rsidR="008840C0" w:rsidRPr="00A5746B" w:rsidRDefault="008840C0" w:rsidP="006B1287">
            <w:pPr>
              <w:jc w:val="center"/>
              <w:rPr>
                <w:sz w:val="22"/>
              </w:rPr>
            </w:pPr>
            <w:r w:rsidRPr="00A5746B">
              <w:rPr>
                <w:sz w:val="22"/>
              </w:rPr>
              <w:t>50</w:t>
            </w:r>
          </w:p>
        </w:tc>
      </w:tr>
      <w:tr w:rsidR="008840C0" w:rsidRPr="00A5746B" w:rsidTr="006B1287">
        <w:trPr>
          <w:cantSplit/>
        </w:trPr>
        <w:tc>
          <w:tcPr>
            <w:tcW w:w="567" w:type="pct"/>
            <w:tcBorders>
              <w:right w:val="single" w:sz="4" w:space="0" w:color="auto"/>
            </w:tcBorders>
          </w:tcPr>
          <w:p w:rsidR="008840C0" w:rsidRPr="00A5746B" w:rsidRDefault="008840C0" w:rsidP="006B1287">
            <w:pPr>
              <w:pStyle w:val="TableParagraph"/>
              <w:jc w:val="center"/>
              <w:rPr>
                <w:rFonts w:ascii="Times New Roman" w:hAnsi="Times New Roman"/>
                <w:lang w:val="ru-RU"/>
              </w:rPr>
            </w:pPr>
            <w:r w:rsidRPr="00A5746B">
              <w:rPr>
                <w:rFonts w:ascii="Times New Roman" w:hAnsi="Times New Roman"/>
                <w:lang w:val="ru-RU"/>
              </w:rPr>
              <w:t>2</w:t>
            </w:r>
          </w:p>
        </w:tc>
        <w:tc>
          <w:tcPr>
            <w:tcW w:w="1216" w:type="pct"/>
            <w:tcBorders>
              <w:left w:val="single" w:sz="4" w:space="0" w:color="auto"/>
            </w:tcBorders>
          </w:tcPr>
          <w:p w:rsidR="008840C0" w:rsidRPr="00A5746B" w:rsidRDefault="008840C0" w:rsidP="006B1287">
            <w:pPr>
              <w:jc w:val="center"/>
              <w:rPr>
                <w:sz w:val="22"/>
              </w:rPr>
            </w:pPr>
            <w:r w:rsidRPr="00A5746B">
              <w:rPr>
                <w:sz w:val="22"/>
              </w:rPr>
              <w:t>Котельная (п. Яр, ул. Советская. 1)</w:t>
            </w:r>
          </w:p>
        </w:tc>
        <w:tc>
          <w:tcPr>
            <w:tcW w:w="1206" w:type="pct"/>
          </w:tcPr>
          <w:p w:rsidR="008840C0" w:rsidRPr="00A5746B" w:rsidRDefault="008840C0" w:rsidP="006B1287">
            <w:pPr>
              <w:ind w:firstLineChars="100" w:firstLine="200"/>
              <w:jc w:val="center"/>
              <w:rPr>
                <w:i/>
                <w:iCs/>
                <w:sz w:val="20"/>
                <w:szCs w:val="20"/>
              </w:rPr>
            </w:pPr>
            <w:r w:rsidRPr="00A5746B">
              <w:rPr>
                <w:i/>
                <w:iCs/>
                <w:sz w:val="20"/>
                <w:szCs w:val="20"/>
              </w:rPr>
              <w:t>Жилой дом (рядом с п. Яр, ул. Советская, 12а)</w:t>
            </w:r>
          </w:p>
        </w:tc>
        <w:tc>
          <w:tcPr>
            <w:tcW w:w="855" w:type="pct"/>
          </w:tcPr>
          <w:p w:rsidR="008840C0" w:rsidRPr="00A5746B" w:rsidRDefault="008840C0" w:rsidP="006B1287">
            <w:pPr>
              <w:jc w:val="center"/>
              <w:rPr>
                <w:sz w:val="22"/>
              </w:rPr>
            </w:pPr>
            <w:r w:rsidRPr="00A5746B">
              <w:rPr>
                <w:sz w:val="22"/>
              </w:rPr>
              <w:t>2023</w:t>
            </w:r>
          </w:p>
        </w:tc>
        <w:tc>
          <w:tcPr>
            <w:tcW w:w="656" w:type="pct"/>
          </w:tcPr>
          <w:p w:rsidR="008840C0" w:rsidRPr="00A5746B" w:rsidRDefault="008840C0" w:rsidP="006B1287">
            <w:pPr>
              <w:jc w:val="center"/>
              <w:rPr>
                <w:sz w:val="22"/>
              </w:rPr>
            </w:pPr>
            <w:r w:rsidRPr="00A5746B">
              <w:rPr>
                <w:sz w:val="22"/>
              </w:rPr>
              <w:t>120</w:t>
            </w:r>
          </w:p>
        </w:tc>
        <w:tc>
          <w:tcPr>
            <w:tcW w:w="500" w:type="pct"/>
          </w:tcPr>
          <w:p w:rsidR="008840C0" w:rsidRPr="00A5746B" w:rsidRDefault="008840C0" w:rsidP="006B1287">
            <w:pPr>
              <w:jc w:val="center"/>
              <w:rPr>
                <w:sz w:val="22"/>
              </w:rPr>
            </w:pPr>
            <w:r w:rsidRPr="00A5746B">
              <w:rPr>
                <w:sz w:val="22"/>
              </w:rPr>
              <w:t>50</w:t>
            </w:r>
          </w:p>
        </w:tc>
      </w:tr>
      <w:tr w:rsidR="008840C0" w:rsidRPr="00A5746B" w:rsidTr="006B1287">
        <w:trPr>
          <w:cantSplit/>
        </w:trPr>
        <w:tc>
          <w:tcPr>
            <w:tcW w:w="567" w:type="pct"/>
          </w:tcPr>
          <w:p w:rsidR="008840C0" w:rsidRPr="00A5746B" w:rsidRDefault="008840C0" w:rsidP="006B1287">
            <w:pPr>
              <w:pStyle w:val="TableParagraph"/>
              <w:jc w:val="center"/>
              <w:rPr>
                <w:rFonts w:ascii="Times New Roman" w:hAnsi="Times New Roman"/>
                <w:lang w:val="ru-RU"/>
              </w:rPr>
            </w:pPr>
            <w:r w:rsidRPr="00A5746B">
              <w:rPr>
                <w:rFonts w:ascii="Times New Roman" w:hAnsi="Times New Roman"/>
                <w:lang w:val="ru-RU"/>
              </w:rPr>
              <w:t>3</w:t>
            </w:r>
          </w:p>
        </w:tc>
        <w:tc>
          <w:tcPr>
            <w:tcW w:w="1216" w:type="pct"/>
          </w:tcPr>
          <w:p w:rsidR="008840C0" w:rsidRPr="00A5746B" w:rsidRDefault="008840C0" w:rsidP="006B1287">
            <w:pPr>
              <w:jc w:val="center"/>
              <w:rPr>
                <w:sz w:val="22"/>
              </w:rPr>
            </w:pPr>
            <w:r w:rsidRPr="00A5746B">
              <w:rPr>
                <w:sz w:val="22"/>
              </w:rPr>
              <w:t>Котельная (п. Яр, ул. Советская. 1)</w:t>
            </w:r>
          </w:p>
        </w:tc>
        <w:tc>
          <w:tcPr>
            <w:tcW w:w="1206" w:type="pct"/>
          </w:tcPr>
          <w:p w:rsidR="008840C0" w:rsidRPr="00A5746B" w:rsidRDefault="008840C0" w:rsidP="006B1287">
            <w:pPr>
              <w:ind w:firstLineChars="100" w:firstLine="200"/>
              <w:jc w:val="center"/>
              <w:rPr>
                <w:i/>
                <w:iCs/>
                <w:sz w:val="20"/>
                <w:szCs w:val="20"/>
              </w:rPr>
            </w:pPr>
            <w:r w:rsidRPr="00A5746B">
              <w:rPr>
                <w:i/>
                <w:iCs/>
                <w:sz w:val="20"/>
                <w:szCs w:val="20"/>
              </w:rPr>
              <w:t>Жилой дом (рядом с п. Яр, ул. Советская, 12а)</w:t>
            </w:r>
          </w:p>
        </w:tc>
        <w:tc>
          <w:tcPr>
            <w:tcW w:w="855" w:type="pct"/>
          </w:tcPr>
          <w:p w:rsidR="008840C0" w:rsidRPr="00A5746B" w:rsidRDefault="008840C0" w:rsidP="006B1287">
            <w:pPr>
              <w:jc w:val="center"/>
              <w:rPr>
                <w:sz w:val="22"/>
              </w:rPr>
            </w:pPr>
            <w:r w:rsidRPr="00A5746B">
              <w:rPr>
                <w:sz w:val="22"/>
              </w:rPr>
              <w:t>2023</w:t>
            </w:r>
          </w:p>
        </w:tc>
        <w:tc>
          <w:tcPr>
            <w:tcW w:w="656" w:type="pct"/>
          </w:tcPr>
          <w:p w:rsidR="008840C0" w:rsidRPr="00A5746B" w:rsidRDefault="008840C0" w:rsidP="006B1287">
            <w:pPr>
              <w:jc w:val="center"/>
              <w:rPr>
                <w:sz w:val="22"/>
              </w:rPr>
            </w:pPr>
            <w:r w:rsidRPr="00A5746B">
              <w:rPr>
                <w:sz w:val="22"/>
              </w:rPr>
              <w:t>40</w:t>
            </w:r>
          </w:p>
        </w:tc>
        <w:tc>
          <w:tcPr>
            <w:tcW w:w="500" w:type="pct"/>
          </w:tcPr>
          <w:p w:rsidR="008840C0" w:rsidRPr="00A5746B" w:rsidRDefault="008840C0" w:rsidP="006B1287">
            <w:pPr>
              <w:jc w:val="center"/>
              <w:rPr>
                <w:sz w:val="22"/>
              </w:rPr>
            </w:pPr>
            <w:r w:rsidRPr="00A5746B">
              <w:rPr>
                <w:sz w:val="22"/>
              </w:rPr>
              <w:t>40</w:t>
            </w:r>
          </w:p>
        </w:tc>
      </w:tr>
      <w:tr w:rsidR="008840C0" w:rsidRPr="00A5746B" w:rsidTr="006B1287">
        <w:trPr>
          <w:cantSplit/>
        </w:trPr>
        <w:tc>
          <w:tcPr>
            <w:tcW w:w="567" w:type="pct"/>
          </w:tcPr>
          <w:p w:rsidR="008840C0" w:rsidRPr="00A5746B" w:rsidRDefault="008840C0" w:rsidP="006B1287">
            <w:pPr>
              <w:pStyle w:val="TableParagraph"/>
              <w:jc w:val="center"/>
              <w:rPr>
                <w:rFonts w:ascii="Times New Roman" w:hAnsi="Times New Roman"/>
                <w:lang w:val="ru-RU"/>
              </w:rPr>
            </w:pPr>
            <w:r w:rsidRPr="00A5746B">
              <w:rPr>
                <w:rFonts w:ascii="Times New Roman" w:hAnsi="Times New Roman"/>
                <w:lang w:val="ru-RU"/>
              </w:rPr>
              <w:t>6</w:t>
            </w:r>
          </w:p>
        </w:tc>
        <w:tc>
          <w:tcPr>
            <w:tcW w:w="1216" w:type="pct"/>
          </w:tcPr>
          <w:p w:rsidR="008840C0" w:rsidRPr="00A5746B" w:rsidRDefault="008840C0" w:rsidP="006B1287">
            <w:pPr>
              <w:jc w:val="center"/>
              <w:rPr>
                <w:sz w:val="22"/>
              </w:rPr>
            </w:pPr>
            <w:r w:rsidRPr="00A5746B">
              <w:rPr>
                <w:sz w:val="22"/>
              </w:rPr>
              <w:t>Котельная (с. Дизьм</w:t>
            </w:r>
            <w:r w:rsidRPr="00A5746B">
              <w:rPr>
                <w:sz w:val="22"/>
              </w:rPr>
              <w:t>и</w:t>
            </w:r>
            <w:r w:rsidRPr="00A5746B">
              <w:rPr>
                <w:sz w:val="22"/>
              </w:rPr>
              <w:t>но, ул. Школьная, 26а)</w:t>
            </w:r>
          </w:p>
        </w:tc>
        <w:tc>
          <w:tcPr>
            <w:tcW w:w="1206" w:type="pct"/>
          </w:tcPr>
          <w:p w:rsidR="008840C0" w:rsidRPr="00A5746B" w:rsidRDefault="008840C0" w:rsidP="006B1287">
            <w:pPr>
              <w:ind w:firstLineChars="100" w:firstLine="200"/>
              <w:jc w:val="center"/>
              <w:rPr>
                <w:i/>
                <w:iCs/>
                <w:sz w:val="20"/>
                <w:szCs w:val="20"/>
              </w:rPr>
            </w:pPr>
            <w:r w:rsidRPr="00A5746B">
              <w:rPr>
                <w:i/>
                <w:iCs/>
                <w:sz w:val="20"/>
                <w:szCs w:val="20"/>
              </w:rPr>
              <w:t>Жилой дом (с. Дизьм</w:t>
            </w:r>
            <w:r w:rsidRPr="00A5746B">
              <w:rPr>
                <w:i/>
                <w:iCs/>
                <w:sz w:val="20"/>
                <w:szCs w:val="20"/>
              </w:rPr>
              <w:t>и</w:t>
            </w:r>
            <w:r w:rsidRPr="00A5746B">
              <w:rPr>
                <w:i/>
                <w:iCs/>
                <w:sz w:val="20"/>
                <w:szCs w:val="20"/>
              </w:rPr>
              <w:t>но)</w:t>
            </w:r>
          </w:p>
        </w:tc>
        <w:tc>
          <w:tcPr>
            <w:tcW w:w="855" w:type="pct"/>
          </w:tcPr>
          <w:p w:rsidR="008840C0" w:rsidRPr="00A5746B" w:rsidRDefault="008840C0" w:rsidP="006B1287">
            <w:pPr>
              <w:jc w:val="center"/>
              <w:rPr>
                <w:sz w:val="22"/>
              </w:rPr>
            </w:pPr>
            <w:r w:rsidRPr="00A5746B">
              <w:rPr>
                <w:sz w:val="22"/>
              </w:rPr>
              <w:t>2025</w:t>
            </w:r>
          </w:p>
        </w:tc>
        <w:tc>
          <w:tcPr>
            <w:tcW w:w="656" w:type="pct"/>
          </w:tcPr>
          <w:p w:rsidR="008840C0" w:rsidRPr="00A5746B" w:rsidRDefault="008840C0" w:rsidP="006B1287">
            <w:pPr>
              <w:jc w:val="center"/>
              <w:rPr>
                <w:sz w:val="22"/>
              </w:rPr>
            </w:pPr>
            <w:r w:rsidRPr="00A5746B">
              <w:rPr>
                <w:sz w:val="22"/>
              </w:rPr>
              <w:t>400</w:t>
            </w:r>
          </w:p>
        </w:tc>
        <w:tc>
          <w:tcPr>
            <w:tcW w:w="500" w:type="pct"/>
          </w:tcPr>
          <w:p w:rsidR="008840C0" w:rsidRPr="00A5746B" w:rsidRDefault="008840C0" w:rsidP="006B1287">
            <w:pPr>
              <w:jc w:val="center"/>
              <w:rPr>
                <w:sz w:val="22"/>
              </w:rPr>
            </w:pPr>
            <w:r w:rsidRPr="00A5746B">
              <w:rPr>
                <w:sz w:val="22"/>
              </w:rPr>
              <w:t>80</w:t>
            </w:r>
          </w:p>
        </w:tc>
      </w:tr>
      <w:tr w:rsidR="008840C0" w:rsidRPr="00A5746B" w:rsidTr="006B1287">
        <w:trPr>
          <w:cantSplit/>
        </w:trPr>
        <w:tc>
          <w:tcPr>
            <w:tcW w:w="567" w:type="pct"/>
          </w:tcPr>
          <w:p w:rsidR="008840C0" w:rsidRPr="00A5746B" w:rsidRDefault="008840C0" w:rsidP="006B1287">
            <w:pPr>
              <w:pStyle w:val="TableParagraph"/>
              <w:jc w:val="center"/>
              <w:rPr>
                <w:rFonts w:ascii="Times New Roman" w:hAnsi="Times New Roman"/>
                <w:lang w:val="ru-RU"/>
              </w:rPr>
            </w:pPr>
            <w:r w:rsidRPr="00A5746B">
              <w:rPr>
                <w:rFonts w:ascii="Times New Roman" w:hAnsi="Times New Roman"/>
                <w:lang w:val="ru-RU"/>
              </w:rPr>
              <w:t>7</w:t>
            </w:r>
          </w:p>
        </w:tc>
        <w:tc>
          <w:tcPr>
            <w:tcW w:w="1216" w:type="pct"/>
          </w:tcPr>
          <w:p w:rsidR="008840C0" w:rsidRPr="00A5746B" w:rsidRDefault="008840C0" w:rsidP="006B1287">
            <w:pPr>
              <w:jc w:val="center"/>
              <w:rPr>
                <w:sz w:val="22"/>
              </w:rPr>
            </w:pPr>
            <w:r w:rsidRPr="00A5746B">
              <w:rPr>
                <w:sz w:val="22"/>
              </w:rPr>
              <w:t>Котельная (с. Дизьм</w:t>
            </w:r>
            <w:r w:rsidRPr="00A5746B">
              <w:rPr>
                <w:sz w:val="22"/>
              </w:rPr>
              <w:t>и</w:t>
            </w:r>
            <w:r w:rsidRPr="00A5746B">
              <w:rPr>
                <w:sz w:val="22"/>
              </w:rPr>
              <w:t>но, ул. Школьная, 26а)</w:t>
            </w:r>
          </w:p>
        </w:tc>
        <w:tc>
          <w:tcPr>
            <w:tcW w:w="1206" w:type="pct"/>
          </w:tcPr>
          <w:p w:rsidR="008840C0" w:rsidRPr="00A5746B" w:rsidRDefault="008840C0" w:rsidP="006B1287">
            <w:pPr>
              <w:ind w:firstLineChars="100" w:firstLine="200"/>
              <w:jc w:val="center"/>
              <w:rPr>
                <w:i/>
                <w:iCs/>
                <w:sz w:val="20"/>
                <w:szCs w:val="20"/>
              </w:rPr>
            </w:pPr>
            <w:r w:rsidRPr="00A5746B">
              <w:rPr>
                <w:i/>
                <w:iCs/>
                <w:sz w:val="20"/>
                <w:szCs w:val="20"/>
              </w:rPr>
              <w:t>Жилой дом (с. Дизьм</w:t>
            </w:r>
            <w:r w:rsidRPr="00A5746B">
              <w:rPr>
                <w:i/>
                <w:iCs/>
                <w:sz w:val="20"/>
                <w:szCs w:val="20"/>
              </w:rPr>
              <w:t>и</w:t>
            </w:r>
            <w:r w:rsidRPr="00A5746B">
              <w:rPr>
                <w:i/>
                <w:iCs/>
                <w:sz w:val="20"/>
                <w:szCs w:val="20"/>
              </w:rPr>
              <w:t>но)</w:t>
            </w:r>
          </w:p>
        </w:tc>
        <w:tc>
          <w:tcPr>
            <w:tcW w:w="855" w:type="pct"/>
          </w:tcPr>
          <w:p w:rsidR="008840C0" w:rsidRPr="00A5746B" w:rsidRDefault="008840C0" w:rsidP="006B1287">
            <w:pPr>
              <w:jc w:val="center"/>
              <w:rPr>
                <w:sz w:val="22"/>
              </w:rPr>
            </w:pPr>
            <w:r w:rsidRPr="00A5746B">
              <w:rPr>
                <w:sz w:val="22"/>
              </w:rPr>
              <w:t>2025</w:t>
            </w:r>
          </w:p>
        </w:tc>
        <w:tc>
          <w:tcPr>
            <w:tcW w:w="656" w:type="pct"/>
          </w:tcPr>
          <w:p w:rsidR="008840C0" w:rsidRPr="00A5746B" w:rsidRDefault="008840C0" w:rsidP="006B1287">
            <w:pPr>
              <w:jc w:val="center"/>
              <w:rPr>
                <w:sz w:val="22"/>
              </w:rPr>
            </w:pPr>
            <w:r w:rsidRPr="00A5746B">
              <w:rPr>
                <w:sz w:val="22"/>
              </w:rPr>
              <w:t>60</w:t>
            </w:r>
          </w:p>
        </w:tc>
        <w:tc>
          <w:tcPr>
            <w:tcW w:w="500" w:type="pct"/>
          </w:tcPr>
          <w:p w:rsidR="008840C0" w:rsidRPr="00A5746B" w:rsidRDefault="008840C0" w:rsidP="006B1287">
            <w:pPr>
              <w:jc w:val="center"/>
              <w:rPr>
                <w:sz w:val="22"/>
              </w:rPr>
            </w:pPr>
            <w:r w:rsidRPr="00A5746B">
              <w:rPr>
                <w:sz w:val="22"/>
              </w:rPr>
              <w:t>50</w:t>
            </w:r>
          </w:p>
        </w:tc>
      </w:tr>
      <w:tr w:rsidR="008840C0" w:rsidRPr="00A5746B" w:rsidTr="006B1287">
        <w:trPr>
          <w:cantSplit/>
        </w:trPr>
        <w:tc>
          <w:tcPr>
            <w:tcW w:w="567" w:type="pct"/>
          </w:tcPr>
          <w:p w:rsidR="008840C0" w:rsidRPr="00A5746B" w:rsidRDefault="008840C0" w:rsidP="006B1287">
            <w:pPr>
              <w:pStyle w:val="TableParagraph"/>
              <w:jc w:val="center"/>
              <w:rPr>
                <w:rFonts w:ascii="Times New Roman" w:hAnsi="Times New Roman"/>
                <w:lang w:val="ru-RU"/>
              </w:rPr>
            </w:pPr>
            <w:r w:rsidRPr="00A5746B">
              <w:rPr>
                <w:rFonts w:ascii="Times New Roman" w:hAnsi="Times New Roman"/>
                <w:lang w:val="ru-RU"/>
              </w:rPr>
              <w:t>8</w:t>
            </w:r>
          </w:p>
        </w:tc>
        <w:tc>
          <w:tcPr>
            <w:tcW w:w="1216" w:type="pct"/>
          </w:tcPr>
          <w:p w:rsidR="008840C0" w:rsidRPr="00A5746B" w:rsidRDefault="008840C0" w:rsidP="006B1287">
            <w:pPr>
              <w:jc w:val="center"/>
              <w:rPr>
                <w:sz w:val="22"/>
              </w:rPr>
            </w:pPr>
            <w:r w:rsidRPr="00A5746B">
              <w:rPr>
                <w:sz w:val="22"/>
              </w:rPr>
              <w:t>Котельная (п. Пудем, ул. Гагарина, 2а)</w:t>
            </w:r>
          </w:p>
        </w:tc>
        <w:tc>
          <w:tcPr>
            <w:tcW w:w="1206" w:type="pct"/>
          </w:tcPr>
          <w:p w:rsidR="008840C0" w:rsidRPr="00A5746B" w:rsidRDefault="008840C0" w:rsidP="006B1287">
            <w:pPr>
              <w:ind w:firstLineChars="100" w:firstLine="200"/>
              <w:jc w:val="center"/>
              <w:rPr>
                <w:i/>
                <w:iCs/>
                <w:sz w:val="20"/>
                <w:szCs w:val="20"/>
              </w:rPr>
            </w:pPr>
            <w:r w:rsidRPr="00A5746B">
              <w:rPr>
                <w:i/>
                <w:iCs/>
                <w:sz w:val="20"/>
                <w:szCs w:val="20"/>
              </w:rPr>
              <w:t>Жилой дом (п. Пудем, ул. Кирова, 19)</w:t>
            </w:r>
          </w:p>
        </w:tc>
        <w:tc>
          <w:tcPr>
            <w:tcW w:w="855" w:type="pct"/>
          </w:tcPr>
          <w:p w:rsidR="008840C0" w:rsidRPr="00A5746B" w:rsidRDefault="008840C0" w:rsidP="006B1287">
            <w:pPr>
              <w:jc w:val="center"/>
              <w:rPr>
                <w:sz w:val="22"/>
              </w:rPr>
            </w:pPr>
            <w:r w:rsidRPr="00A5746B">
              <w:rPr>
                <w:sz w:val="22"/>
              </w:rPr>
              <w:t>2027</w:t>
            </w:r>
          </w:p>
        </w:tc>
        <w:tc>
          <w:tcPr>
            <w:tcW w:w="656" w:type="pct"/>
          </w:tcPr>
          <w:p w:rsidR="008840C0" w:rsidRPr="00A5746B" w:rsidRDefault="008840C0" w:rsidP="006B1287">
            <w:pPr>
              <w:jc w:val="center"/>
              <w:rPr>
                <w:sz w:val="22"/>
              </w:rPr>
            </w:pPr>
            <w:r w:rsidRPr="00A5746B">
              <w:rPr>
                <w:sz w:val="22"/>
              </w:rPr>
              <w:t>20</w:t>
            </w:r>
          </w:p>
        </w:tc>
        <w:tc>
          <w:tcPr>
            <w:tcW w:w="500" w:type="pct"/>
          </w:tcPr>
          <w:p w:rsidR="008840C0" w:rsidRPr="00A5746B" w:rsidRDefault="008840C0" w:rsidP="006B1287">
            <w:pPr>
              <w:jc w:val="center"/>
              <w:rPr>
                <w:sz w:val="22"/>
              </w:rPr>
            </w:pPr>
            <w:r w:rsidRPr="00A5746B">
              <w:rPr>
                <w:sz w:val="22"/>
              </w:rPr>
              <w:t>65</w:t>
            </w:r>
          </w:p>
        </w:tc>
      </w:tr>
      <w:tr w:rsidR="008840C0" w:rsidRPr="00A5746B" w:rsidTr="006B1287">
        <w:trPr>
          <w:cantSplit/>
        </w:trPr>
        <w:tc>
          <w:tcPr>
            <w:tcW w:w="567" w:type="pct"/>
          </w:tcPr>
          <w:p w:rsidR="008840C0" w:rsidRPr="00A5746B" w:rsidRDefault="008840C0" w:rsidP="006B1287">
            <w:pPr>
              <w:pStyle w:val="TableParagraph"/>
              <w:jc w:val="center"/>
              <w:rPr>
                <w:rFonts w:ascii="Times New Roman" w:hAnsi="Times New Roman"/>
                <w:lang w:val="ru-RU"/>
              </w:rPr>
            </w:pPr>
            <w:r w:rsidRPr="00A5746B">
              <w:rPr>
                <w:rFonts w:ascii="Times New Roman" w:hAnsi="Times New Roman"/>
                <w:lang w:val="ru-RU"/>
              </w:rPr>
              <w:t>9</w:t>
            </w:r>
          </w:p>
        </w:tc>
        <w:tc>
          <w:tcPr>
            <w:tcW w:w="1216" w:type="pct"/>
          </w:tcPr>
          <w:p w:rsidR="008840C0" w:rsidRPr="00A5746B" w:rsidRDefault="008840C0" w:rsidP="006B1287">
            <w:pPr>
              <w:jc w:val="center"/>
              <w:rPr>
                <w:sz w:val="22"/>
              </w:rPr>
            </w:pPr>
            <w:r w:rsidRPr="00A5746B">
              <w:rPr>
                <w:sz w:val="22"/>
              </w:rPr>
              <w:t>Котельная (п. Пудем, ул. Гагарина, 2а)</w:t>
            </w:r>
          </w:p>
        </w:tc>
        <w:tc>
          <w:tcPr>
            <w:tcW w:w="1206" w:type="pct"/>
          </w:tcPr>
          <w:p w:rsidR="008840C0" w:rsidRPr="00A5746B" w:rsidRDefault="008840C0" w:rsidP="006B1287">
            <w:pPr>
              <w:ind w:firstLineChars="100" w:firstLine="200"/>
              <w:jc w:val="center"/>
              <w:rPr>
                <w:i/>
                <w:iCs/>
                <w:sz w:val="20"/>
                <w:szCs w:val="20"/>
              </w:rPr>
            </w:pPr>
            <w:r w:rsidRPr="00A5746B">
              <w:rPr>
                <w:i/>
                <w:iCs/>
                <w:sz w:val="20"/>
                <w:szCs w:val="20"/>
              </w:rPr>
              <w:t>Жилой дом (п. Пудем, ул. Энгельса, 32)</w:t>
            </w:r>
          </w:p>
        </w:tc>
        <w:tc>
          <w:tcPr>
            <w:tcW w:w="855" w:type="pct"/>
          </w:tcPr>
          <w:p w:rsidR="008840C0" w:rsidRPr="00A5746B" w:rsidRDefault="008840C0" w:rsidP="006B1287">
            <w:pPr>
              <w:jc w:val="center"/>
              <w:rPr>
                <w:sz w:val="22"/>
              </w:rPr>
            </w:pPr>
            <w:r w:rsidRPr="00A5746B">
              <w:rPr>
                <w:sz w:val="22"/>
              </w:rPr>
              <w:t>2027</w:t>
            </w:r>
          </w:p>
        </w:tc>
        <w:tc>
          <w:tcPr>
            <w:tcW w:w="656" w:type="pct"/>
          </w:tcPr>
          <w:p w:rsidR="008840C0" w:rsidRPr="00A5746B" w:rsidRDefault="008840C0" w:rsidP="006B1287">
            <w:pPr>
              <w:jc w:val="center"/>
              <w:rPr>
                <w:sz w:val="22"/>
              </w:rPr>
            </w:pPr>
            <w:r w:rsidRPr="00A5746B">
              <w:rPr>
                <w:sz w:val="22"/>
              </w:rPr>
              <w:t>45</w:t>
            </w:r>
          </w:p>
        </w:tc>
        <w:tc>
          <w:tcPr>
            <w:tcW w:w="500" w:type="pct"/>
          </w:tcPr>
          <w:p w:rsidR="008840C0" w:rsidRPr="00A5746B" w:rsidRDefault="008840C0" w:rsidP="006B1287">
            <w:pPr>
              <w:jc w:val="center"/>
              <w:rPr>
                <w:sz w:val="22"/>
              </w:rPr>
            </w:pPr>
            <w:r w:rsidRPr="00A5746B">
              <w:rPr>
                <w:sz w:val="22"/>
              </w:rPr>
              <w:t>65</w:t>
            </w:r>
          </w:p>
        </w:tc>
      </w:tr>
      <w:tr w:rsidR="008840C0" w:rsidRPr="00A5746B" w:rsidTr="006B1287">
        <w:trPr>
          <w:cantSplit/>
        </w:trPr>
        <w:tc>
          <w:tcPr>
            <w:tcW w:w="567" w:type="pct"/>
          </w:tcPr>
          <w:p w:rsidR="008840C0" w:rsidRPr="00A5746B" w:rsidRDefault="008840C0" w:rsidP="006B1287">
            <w:pPr>
              <w:pStyle w:val="TableParagraph"/>
              <w:jc w:val="center"/>
              <w:rPr>
                <w:rFonts w:ascii="Times New Roman" w:hAnsi="Times New Roman"/>
                <w:lang w:val="ru-RU"/>
              </w:rPr>
            </w:pPr>
            <w:r w:rsidRPr="00A5746B">
              <w:rPr>
                <w:rFonts w:ascii="Times New Roman" w:hAnsi="Times New Roman"/>
                <w:lang w:val="ru-RU"/>
              </w:rPr>
              <w:lastRenderedPageBreak/>
              <w:t>10</w:t>
            </w:r>
          </w:p>
        </w:tc>
        <w:tc>
          <w:tcPr>
            <w:tcW w:w="1216" w:type="pct"/>
          </w:tcPr>
          <w:p w:rsidR="008840C0" w:rsidRPr="00A5746B" w:rsidRDefault="008840C0" w:rsidP="006B1287">
            <w:pPr>
              <w:jc w:val="center"/>
              <w:rPr>
                <w:sz w:val="22"/>
              </w:rPr>
            </w:pPr>
            <w:r w:rsidRPr="00A5746B">
              <w:rPr>
                <w:sz w:val="22"/>
              </w:rPr>
              <w:t>Котельная  (п. Яр, ул. Школьная, 6а)</w:t>
            </w:r>
          </w:p>
        </w:tc>
        <w:tc>
          <w:tcPr>
            <w:tcW w:w="1206" w:type="pct"/>
          </w:tcPr>
          <w:p w:rsidR="008840C0" w:rsidRPr="00A5746B" w:rsidRDefault="008840C0" w:rsidP="006B1287">
            <w:pPr>
              <w:ind w:firstLineChars="100" w:firstLine="200"/>
              <w:jc w:val="center"/>
              <w:rPr>
                <w:i/>
                <w:iCs/>
                <w:sz w:val="20"/>
                <w:szCs w:val="20"/>
              </w:rPr>
            </w:pPr>
            <w:r w:rsidRPr="00A5746B">
              <w:rPr>
                <w:i/>
                <w:iCs/>
                <w:sz w:val="20"/>
                <w:szCs w:val="20"/>
              </w:rPr>
              <w:t>Здание новой детской школы искусств</w:t>
            </w:r>
          </w:p>
        </w:tc>
        <w:tc>
          <w:tcPr>
            <w:tcW w:w="855" w:type="pct"/>
          </w:tcPr>
          <w:p w:rsidR="008840C0" w:rsidRPr="00A5746B" w:rsidRDefault="008840C0" w:rsidP="006B1287">
            <w:pPr>
              <w:jc w:val="center"/>
              <w:rPr>
                <w:sz w:val="22"/>
              </w:rPr>
            </w:pPr>
            <w:r w:rsidRPr="00A5746B">
              <w:rPr>
                <w:sz w:val="22"/>
              </w:rPr>
              <w:t>2024</w:t>
            </w:r>
          </w:p>
        </w:tc>
        <w:tc>
          <w:tcPr>
            <w:tcW w:w="656" w:type="pct"/>
          </w:tcPr>
          <w:p w:rsidR="008840C0" w:rsidRPr="00A5746B" w:rsidRDefault="008840C0" w:rsidP="006B1287">
            <w:pPr>
              <w:jc w:val="center"/>
              <w:rPr>
                <w:sz w:val="22"/>
              </w:rPr>
            </w:pPr>
            <w:r w:rsidRPr="00A5746B">
              <w:rPr>
                <w:sz w:val="22"/>
              </w:rPr>
              <w:t>90</w:t>
            </w:r>
          </w:p>
        </w:tc>
        <w:tc>
          <w:tcPr>
            <w:tcW w:w="500" w:type="pct"/>
          </w:tcPr>
          <w:p w:rsidR="008840C0" w:rsidRPr="00A5746B" w:rsidRDefault="008840C0" w:rsidP="006B1287">
            <w:pPr>
              <w:jc w:val="center"/>
              <w:rPr>
                <w:sz w:val="22"/>
              </w:rPr>
            </w:pPr>
            <w:r w:rsidRPr="00A5746B">
              <w:rPr>
                <w:sz w:val="22"/>
              </w:rPr>
              <w:t>50</w:t>
            </w:r>
          </w:p>
        </w:tc>
      </w:tr>
      <w:tr w:rsidR="008840C0" w:rsidRPr="00A5746B" w:rsidTr="006B1287">
        <w:trPr>
          <w:cantSplit/>
        </w:trPr>
        <w:tc>
          <w:tcPr>
            <w:tcW w:w="567" w:type="pct"/>
          </w:tcPr>
          <w:p w:rsidR="008840C0" w:rsidRPr="00A5746B" w:rsidRDefault="008840C0" w:rsidP="006B1287">
            <w:pPr>
              <w:pStyle w:val="TableParagraph"/>
              <w:jc w:val="center"/>
              <w:rPr>
                <w:rFonts w:ascii="Times New Roman" w:hAnsi="Times New Roman"/>
                <w:lang w:val="ru-RU"/>
              </w:rPr>
            </w:pPr>
            <w:r w:rsidRPr="00A5746B">
              <w:rPr>
                <w:rFonts w:ascii="Times New Roman" w:hAnsi="Times New Roman"/>
                <w:lang w:val="ru-RU"/>
              </w:rPr>
              <w:t>11</w:t>
            </w:r>
          </w:p>
        </w:tc>
        <w:tc>
          <w:tcPr>
            <w:tcW w:w="1216" w:type="pct"/>
          </w:tcPr>
          <w:p w:rsidR="008840C0" w:rsidRPr="00A5746B" w:rsidRDefault="008840C0" w:rsidP="006B1287">
            <w:pPr>
              <w:jc w:val="center"/>
              <w:rPr>
                <w:sz w:val="22"/>
              </w:rPr>
            </w:pPr>
            <w:r w:rsidRPr="00A5746B">
              <w:rPr>
                <w:sz w:val="22"/>
              </w:rPr>
              <w:t>Котельная (п. Яр, ул. Ф. Васильева, 6а)</w:t>
            </w:r>
          </w:p>
        </w:tc>
        <w:tc>
          <w:tcPr>
            <w:tcW w:w="1206" w:type="pct"/>
          </w:tcPr>
          <w:p w:rsidR="008840C0" w:rsidRPr="00A5746B" w:rsidRDefault="008840C0" w:rsidP="006B1287">
            <w:pPr>
              <w:ind w:firstLineChars="100" w:firstLine="200"/>
              <w:jc w:val="center"/>
              <w:rPr>
                <w:i/>
                <w:iCs/>
                <w:sz w:val="20"/>
                <w:szCs w:val="20"/>
              </w:rPr>
            </w:pPr>
            <w:r w:rsidRPr="00A5746B">
              <w:rPr>
                <w:i/>
                <w:iCs/>
                <w:sz w:val="20"/>
                <w:szCs w:val="20"/>
              </w:rPr>
              <w:t>Административное здание (п. Яр, ул. Сове</w:t>
            </w:r>
            <w:r w:rsidRPr="00A5746B">
              <w:rPr>
                <w:i/>
                <w:iCs/>
                <w:sz w:val="20"/>
                <w:szCs w:val="20"/>
              </w:rPr>
              <w:t>т</w:t>
            </w:r>
            <w:r w:rsidRPr="00A5746B">
              <w:rPr>
                <w:i/>
                <w:iCs/>
                <w:sz w:val="20"/>
                <w:szCs w:val="20"/>
              </w:rPr>
              <w:t>ская, 44)</w:t>
            </w:r>
          </w:p>
        </w:tc>
        <w:tc>
          <w:tcPr>
            <w:tcW w:w="855" w:type="pct"/>
          </w:tcPr>
          <w:p w:rsidR="008840C0" w:rsidRPr="00A5746B" w:rsidRDefault="008840C0" w:rsidP="006B1287">
            <w:pPr>
              <w:jc w:val="center"/>
              <w:rPr>
                <w:sz w:val="22"/>
              </w:rPr>
            </w:pPr>
            <w:r w:rsidRPr="00A5746B">
              <w:rPr>
                <w:sz w:val="22"/>
              </w:rPr>
              <w:t>2024</w:t>
            </w:r>
          </w:p>
        </w:tc>
        <w:tc>
          <w:tcPr>
            <w:tcW w:w="656" w:type="pct"/>
          </w:tcPr>
          <w:p w:rsidR="008840C0" w:rsidRPr="00A5746B" w:rsidRDefault="008840C0" w:rsidP="006B1287">
            <w:pPr>
              <w:jc w:val="center"/>
              <w:rPr>
                <w:sz w:val="22"/>
              </w:rPr>
            </w:pPr>
            <w:r w:rsidRPr="00A5746B">
              <w:rPr>
                <w:sz w:val="22"/>
              </w:rPr>
              <w:t>35</w:t>
            </w:r>
          </w:p>
        </w:tc>
        <w:tc>
          <w:tcPr>
            <w:tcW w:w="500" w:type="pct"/>
          </w:tcPr>
          <w:p w:rsidR="008840C0" w:rsidRPr="00A5746B" w:rsidRDefault="008840C0" w:rsidP="006B1287">
            <w:pPr>
              <w:jc w:val="center"/>
              <w:rPr>
                <w:sz w:val="22"/>
              </w:rPr>
            </w:pPr>
            <w:r w:rsidRPr="00A5746B">
              <w:rPr>
                <w:sz w:val="22"/>
              </w:rPr>
              <w:t>50</w:t>
            </w:r>
          </w:p>
        </w:tc>
      </w:tr>
      <w:tr w:rsidR="008840C0" w:rsidRPr="00A5746B" w:rsidTr="006B1287">
        <w:trPr>
          <w:cantSplit/>
        </w:trPr>
        <w:tc>
          <w:tcPr>
            <w:tcW w:w="567" w:type="pct"/>
          </w:tcPr>
          <w:p w:rsidR="008840C0" w:rsidRPr="00A5746B" w:rsidRDefault="008840C0" w:rsidP="006B1287">
            <w:pPr>
              <w:pStyle w:val="TableParagraph"/>
              <w:jc w:val="center"/>
              <w:rPr>
                <w:rFonts w:ascii="Times New Roman" w:hAnsi="Times New Roman"/>
                <w:lang w:val="ru-RU"/>
              </w:rPr>
            </w:pPr>
            <w:r w:rsidRPr="00A5746B">
              <w:rPr>
                <w:rFonts w:ascii="Times New Roman" w:hAnsi="Times New Roman"/>
                <w:lang w:val="ru-RU"/>
              </w:rPr>
              <w:t>13</w:t>
            </w:r>
          </w:p>
        </w:tc>
        <w:tc>
          <w:tcPr>
            <w:tcW w:w="1216" w:type="pct"/>
          </w:tcPr>
          <w:p w:rsidR="008840C0" w:rsidRPr="00A5746B" w:rsidRDefault="008840C0" w:rsidP="006B1287">
            <w:pPr>
              <w:jc w:val="center"/>
              <w:rPr>
                <w:sz w:val="22"/>
              </w:rPr>
            </w:pPr>
            <w:r w:rsidRPr="00A5746B">
              <w:rPr>
                <w:sz w:val="22"/>
              </w:rPr>
              <w:t>Котельная (д. Бачум</w:t>
            </w:r>
            <w:r w:rsidRPr="00A5746B">
              <w:rPr>
                <w:sz w:val="22"/>
              </w:rPr>
              <w:t>о</w:t>
            </w:r>
            <w:r w:rsidRPr="00A5746B">
              <w:rPr>
                <w:sz w:val="22"/>
              </w:rPr>
              <w:t>во, ул. Школьная, 17а)</w:t>
            </w:r>
          </w:p>
        </w:tc>
        <w:tc>
          <w:tcPr>
            <w:tcW w:w="1206" w:type="pct"/>
          </w:tcPr>
          <w:p w:rsidR="008840C0" w:rsidRPr="00A5746B" w:rsidRDefault="008840C0" w:rsidP="006B1287">
            <w:pPr>
              <w:ind w:firstLineChars="100" w:firstLine="200"/>
              <w:jc w:val="center"/>
              <w:rPr>
                <w:i/>
                <w:iCs/>
                <w:sz w:val="20"/>
                <w:szCs w:val="20"/>
              </w:rPr>
            </w:pPr>
            <w:r w:rsidRPr="00A5746B">
              <w:rPr>
                <w:i/>
                <w:iCs/>
                <w:sz w:val="20"/>
                <w:szCs w:val="20"/>
              </w:rPr>
              <w:t>Магазин (д. Бачумово)</w:t>
            </w:r>
          </w:p>
        </w:tc>
        <w:tc>
          <w:tcPr>
            <w:tcW w:w="855" w:type="pct"/>
          </w:tcPr>
          <w:p w:rsidR="008840C0" w:rsidRPr="00A5746B" w:rsidRDefault="008840C0" w:rsidP="006B1287">
            <w:pPr>
              <w:jc w:val="center"/>
              <w:rPr>
                <w:sz w:val="22"/>
              </w:rPr>
            </w:pPr>
            <w:r w:rsidRPr="00A5746B">
              <w:rPr>
                <w:sz w:val="22"/>
              </w:rPr>
              <w:t>2029</w:t>
            </w:r>
          </w:p>
        </w:tc>
        <w:tc>
          <w:tcPr>
            <w:tcW w:w="656" w:type="pct"/>
          </w:tcPr>
          <w:p w:rsidR="008840C0" w:rsidRPr="00A5746B" w:rsidRDefault="008840C0" w:rsidP="006B1287">
            <w:pPr>
              <w:jc w:val="center"/>
              <w:rPr>
                <w:sz w:val="22"/>
              </w:rPr>
            </w:pPr>
            <w:r w:rsidRPr="00A5746B">
              <w:rPr>
                <w:sz w:val="22"/>
              </w:rPr>
              <w:t>85</w:t>
            </w:r>
          </w:p>
        </w:tc>
        <w:tc>
          <w:tcPr>
            <w:tcW w:w="500" w:type="pct"/>
          </w:tcPr>
          <w:p w:rsidR="008840C0" w:rsidRPr="00A5746B" w:rsidRDefault="008840C0" w:rsidP="006B1287">
            <w:pPr>
              <w:jc w:val="center"/>
              <w:rPr>
                <w:sz w:val="22"/>
              </w:rPr>
            </w:pPr>
            <w:r w:rsidRPr="00A5746B">
              <w:rPr>
                <w:sz w:val="22"/>
              </w:rPr>
              <w:t>50</w:t>
            </w:r>
          </w:p>
        </w:tc>
      </w:tr>
      <w:tr w:rsidR="001B2EC1" w:rsidRPr="00A5746B" w:rsidTr="006B1287">
        <w:trPr>
          <w:cantSplit/>
        </w:trPr>
        <w:tc>
          <w:tcPr>
            <w:tcW w:w="567" w:type="pct"/>
          </w:tcPr>
          <w:p w:rsidR="001B2EC1" w:rsidRPr="00A5746B" w:rsidRDefault="001B2EC1" w:rsidP="006B1287">
            <w:pPr>
              <w:pStyle w:val="TableParagraph"/>
              <w:jc w:val="center"/>
              <w:rPr>
                <w:rFonts w:ascii="Times New Roman" w:hAnsi="Times New Roman"/>
                <w:lang w:val="ru-RU"/>
              </w:rPr>
            </w:pPr>
          </w:p>
        </w:tc>
        <w:tc>
          <w:tcPr>
            <w:tcW w:w="4433" w:type="pct"/>
            <w:gridSpan w:val="5"/>
          </w:tcPr>
          <w:p w:rsidR="001B2EC1" w:rsidRPr="00A5746B" w:rsidRDefault="001B2EC1" w:rsidP="006B1287">
            <w:pPr>
              <w:jc w:val="center"/>
              <w:rPr>
                <w:sz w:val="22"/>
              </w:rPr>
            </w:pPr>
            <w:r w:rsidRPr="00A5746B">
              <w:rPr>
                <w:sz w:val="22"/>
              </w:rPr>
              <w:t>Зона действия Котельные, обслуживаемые ООО «Удмуртская Теплоснабжающая Комп</w:t>
            </w:r>
            <w:r w:rsidRPr="00A5746B">
              <w:rPr>
                <w:sz w:val="22"/>
              </w:rPr>
              <w:t>а</w:t>
            </w:r>
            <w:r w:rsidRPr="00A5746B">
              <w:rPr>
                <w:sz w:val="22"/>
              </w:rPr>
              <w:t>ния»</w:t>
            </w:r>
          </w:p>
        </w:tc>
      </w:tr>
      <w:tr w:rsidR="001B2EC1" w:rsidRPr="00A5746B" w:rsidTr="006B1287">
        <w:trPr>
          <w:cantSplit/>
        </w:trPr>
        <w:tc>
          <w:tcPr>
            <w:tcW w:w="567" w:type="pct"/>
          </w:tcPr>
          <w:p w:rsidR="001B2EC1" w:rsidRPr="00A5746B" w:rsidRDefault="001B2EC1" w:rsidP="006B1287">
            <w:pPr>
              <w:pStyle w:val="TableParagraph"/>
              <w:jc w:val="center"/>
              <w:rPr>
                <w:rFonts w:ascii="Times New Roman" w:hAnsi="Times New Roman"/>
                <w:lang w:val="ru-RU"/>
              </w:rPr>
            </w:pPr>
            <w:r w:rsidRPr="00A5746B">
              <w:rPr>
                <w:rFonts w:ascii="Times New Roman" w:hAnsi="Times New Roman"/>
                <w:lang w:val="ru-RU"/>
              </w:rPr>
              <w:t>4</w:t>
            </w:r>
          </w:p>
        </w:tc>
        <w:tc>
          <w:tcPr>
            <w:tcW w:w="1216" w:type="pct"/>
          </w:tcPr>
          <w:p w:rsidR="001B2EC1" w:rsidRPr="00A5746B" w:rsidRDefault="001B2EC1" w:rsidP="006B1287">
            <w:pPr>
              <w:jc w:val="center"/>
              <w:rPr>
                <w:sz w:val="22"/>
              </w:rPr>
            </w:pPr>
            <w:r w:rsidRPr="00A5746B">
              <w:rPr>
                <w:sz w:val="22"/>
              </w:rPr>
              <w:t>Котельная (п. Яр, ул. Пролетарская, 14)</w:t>
            </w:r>
          </w:p>
        </w:tc>
        <w:tc>
          <w:tcPr>
            <w:tcW w:w="1206" w:type="pct"/>
          </w:tcPr>
          <w:p w:rsidR="001B2EC1" w:rsidRPr="00A5746B" w:rsidRDefault="001B2EC1" w:rsidP="006B1287">
            <w:pPr>
              <w:ind w:firstLineChars="100" w:firstLine="200"/>
              <w:jc w:val="center"/>
              <w:rPr>
                <w:i/>
                <w:iCs/>
                <w:sz w:val="20"/>
                <w:szCs w:val="20"/>
              </w:rPr>
            </w:pPr>
            <w:r w:rsidRPr="00A5746B">
              <w:rPr>
                <w:i/>
                <w:iCs/>
                <w:sz w:val="20"/>
                <w:szCs w:val="20"/>
              </w:rPr>
              <w:t>Жилой дом (п. Яр, ул. Пролетарская, 14)</w:t>
            </w:r>
          </w:p>
        </w:tc>
        <w:tc>
          <w:tcPr>
            <w:tcW w:w="855" w:type="pct"/>
          </w:tcPr>
          <w:p w:rsidR="001B2EC1" w:rsidRPr="00A5746B" w:rsidRDefault="001B2EC1" w:rsidP="006B1287">
            <w:pPr>
              <w:jc w:val="center"/>
              <w:rPr>
                <w:sz w:val="22"/>
              </w:rPr>
            </w:pPr>
            <w:r w:rsidRPr="00A5746B">
              <w:rPr>
                <w:sz w:val="22"/>
              </w:rPr>
              <w:t>2024</w:t>
            </w:r>
          </w:p>
        </w:tc>
        <w:tc>
          <w:tcPr>
            <w:tcW w:w="656" w:type="pct"/>
          </w:tcPr>
          <w:p w:rsidR="001B2EC1" w:rsidRPr="00A5746B" w:rsidRDefault="001B2EC1" w:rsidP="006B1287">
            <w:pPr>
              <w:jc w:val="center"/>
              <w:rPr>
                <w:sz w:val="22"/>
              </w:rPr>
            </w:pPr>
            <w:r w:rsidRPr="00A5746B">
              <w:rPr>
                <w:sz w:val="22"/>
              </w:rPr>
              <w:t>20</w:t>
            </w:r>
          </w:p>
        </w:tc>
        <w:tc>
          <w:tcPr>
            <w:tcW w:w="500" w:type="pct"/>
          </w:tcPr>
          <w:p w:rsidR="001B2EC1" w:rsidRPr="00A5746B" w:rsidRDefault="001B2EC1" w:rsidP="006B1287">
            <w:pPr>
              <w:jc w:val="center"/>
              <w:rPr>
                <w:sz w:val="22"/>
              </w:rPr>
            </w:pPr>
            <w:r w:rsidRPr="00A5746B">
              <w:rPr>
                <w:sz w:val="22"/>
              </w:rPr>
              <w:t>50</w:t>
            </w:r>
          </w:p>
        </w:tc>
      </w:tr>
      <w:tr w:rsidR="001B2EC1" w:rsidRPr="00A5746B" w:rsidTr="006B1287">
        <w:trPr>
          <w:cantSplit/>
        </w:trPr>
        <w:tc>
          <w:tcPr>
            <w:tcW w:w="567" w:type="pct"/>
          </w:tcPr>
          <w:p w:rsidR="001B2EC1" w:rsidRPr="00A5746B" w:rsidRDefault="001B2EC1" w:rsidP="006B1287">
            <w:pPr>
              <w:pStyle w:val="TableParagraph"/>
              <w:jc w:val="center"/>
              <w:rPr>
                <w:rFonts w:ascii="Times New Roman" w:hAnsi="Times New Roman"/>
                <w:lang w:val="ru-RU"/>
              </w:rPr>
            </w:pPr>
            <w:r w:rsidRPr="00A5746B">
              <w:rPr>
                <w:rFonts w:ascii="Times New Roman" w:hAnsi="Times New Roman"/>
                <w:lang w:val="ru-RU"/>
              </w:rPr>
              <w:t>5</w:t>
            </w:r>
          </w:p>
        </w:tc>
        <w:tc>
          <w:tcPr>
            <w:tcW w:w="1216" w:type="pct"/>
          </w:tcPr>
          <w:p w:rsidR="001B2EC1" w:rsidRPr="00A5746B" w:rsidRDefault="001B2EC1" w:rsidP="006B1287">
            <w:pPr>
              <w:jc w:val="center"/>
              <w:rPr>
                <w:sz w:val="22"/>
              </w:rPr>
            </w:pPr>
            <w:r w:rsidRPr="00A5746B">
              <w:rPr>
                <w:sz w:val="22"/>
              </w:rPr>
              <w:t>Котельная (п. Яр, ул. Пролетарская, 14)</w:t>
            </w:r>
          </w:p>
        </w:tc>
        <w:tc>
          <w:tcPr>
            <w:tcW w:w="1206" w:type="pct"/>
          </w:tcPr>
          <w:p w:rsidR="001B2EC1" w:rsidRPr="00A5746B" w:rsidRDefault="001B2EC1" w:rsidP="006B1287">
            <w:pPr>
              <w:ind w:firstLineChars="100" w:firstLine="200"/>
              <w:jc w:val="center"/>
              <w:rPr>
                <w:i/>
                <w:iCs/>
                <w:sz w:val="20"/>
                <w:szCs w:val="20"/>
              </w:rPr>
            </w:pPr>
            <w:r w:rsidRPr="00A5746B">
              <w:rPr>
                <w:i/>
                <w:iCs/>
                <w:sz w:val="20"/>
                <w:szCs w:val="20"/>
              </w:rPr>
              <w:t>Жилой дом (п. Яр, ул. Пролетарская, 12)</w:t>
            </w:r>
          </w:p>
        </w:tc>
        <w:tc>
          <w:tcPr>
            <w:tcW w:w="855" w:type="pct"/>
          </w:tcPr>
          <w:p w:rsidR="001B2EC1" w:rsidRPr="00A5746B" w:rsidRDefault="001B2EC1" w:rsidP="006B1287">
            <w:pPr>
              <w:jc w:val="center"/>
              <w:rPr>
                <w:sz w:val="22"/>
              </w:rPr>
            </w:pPr>
            <w:r w:rsidRPr="00A5746B">
              <w:rPr>
                <w:sz w:val="22"/>
              </w:rPr>
              <w:t>2024</w:t>
            </w:r>
          </w:p>
        </w:tc>
        <w:tc>
          <w:tcPr>
            <w:tcW w:w="656" w:type="pct"/>
          </w:tcPr>
          <w:p w:rsidR="001B2EC1" w:rsidRPr="00A5746B" w:rsidRDefault="001B2EC1" w:rsidP="006B1287">
            <w:pPr>
              <w:jc w:val="center"/>
              <w:rPr>
                <w:sz w:val="22"/>
              </w:rPr>
            </w:pPr>
            <w:r w:rsidRPr="00A5746B">
              <w:rPr>
                <w:sz w:val="22"/>
              </w:rPr>
              <w:t>60</w:t>
            </w:r>
          </w:p>
        </w:tc>
        <w:tc>
          <w:tcPr>
            <w:tcW w:w="500" w:type="pct"/>
          </w:tcPr>
          <w:p w:rsidR="001B2EC1" w:rsidRPr="00A5746B" w:rsidRDefault="001B2EC1" w:rsidP="006B1287">
            <w:pPr>
              <w:jc w:val="center"/>
              <w:rPr>
                <w:sz w:val="22"/>
              </w:rPr>
            </w:pPr>
            <w:r w:rsidRPr="00A5746B">
              <w:rPr>
                <w:sz w:val="22"/>
              </w:rPr>
              <w:t>40</w:t>
            </w:r>
          </w:p>
        </w:tc>
      </w:tr>
      <w:tr w:rsidR="001B2EC1" w:rsidRPr="00A5746B" w:rsidTr="006B1287">
        <w:trPr>
          <w:cantSplit/>
        </w:trPr>
        <w:tc>
          <w:tcPr>
            <w:tcW w:w="567" w:type="pct"/>
          </w:tcPr>
          <w:p w:rsidR="001B2EC1" w:rsidRPr="00A5746B" w:rsidRDefault="001B2EC1" w:rsidP="006B1287">
            <w:pPr>
              <w:pStyle w:val="TableParagraph"/>
              <w:jc w:val="center"/>
              <w:rPr>
                <w:rFonts w:ascii="Times New Roman" w:hAnsi="Times New Roman"/>
                <w:lang w:val="ru-RU"/>
              </w:rPr>
            </w:pPr>
            <w:r w:rsidRPr="00A5746B">
              <w:rPr>
                <w:rFonts w:ascii="Times New Roman" w:hAnsi="Times New Roman"/>
                <w:lang w:val="ru-RU"/>
              </w:rPr>
              <w:t>12</w:t>
            </w:r>
          </w:p>
        </w:tc>
        <w:tc>
          <w:tcPr>
            <w:tcW w:w="1216" w:type="pct"/>
          </w:tcPr>
          <w:p w:rsidR="001B2EC1" w:rsidRPr="00A5746B" w:rsidRDefault="001B2EC1" w:rsidP="006B1287">
            <w:pPr>
              <w:jc w:val="center"/>
              <w:rPr>
                <w:sz w:val="22"/>
              </w:rPr>
            </w:pPr>
            <w:r w:rsidRPr="00A5746B">
              <w:rPr>
                <w:sz w:val="22"/>
              </w:rPr>
              <w:t>Котельная (п. Пудем, ул. Горького, 49а)</w:t>
            </w:r>
          </w:p>
        </w:tc>
        <w:tc>
          <w:tcPr>
            <w:tcW w:w="1206" w:type="pct"/>
          </w:tcPr>
          <w:p w:rsidR="001B2EC1" w:rsidRPr="00A5746B" w:rsidRDefault="001B2EC1" w:rsidP="006B1287">
            <w:pPr>
              <w:ind w:firstLineChars="100" w:firstLine="200"/>
              <w:jc w:val="center"/>
              <w:rPr>
                <w:i/>
                <w:iCs/>
                <w:sz w:val="20"/>
                <w:szCs w:val="20"/>
              </w:rPr>
            </w:pPr>
            <w:r w:rsidRPr="00A5746B">
              <w:rPr>
                <w:i/>
                <w:iCs/>
                <w:sz w:val="20"/>
                <w:szCs w:val="20"/>
              </w:rPr>
              <w:t>Административное здание (п. Пудем)</w:t>
            </w:r>
          </w:p>
        </w:tc>
        <w:tc>
          <w:tcPr>
            <w:tcW w:w="855" w:type="pct"/>
          </w:tcPr>
          <w:p w:rsidR="001B2EC1" w:rsidRPr="00A5746B" w:rsidRDefault="001B2EC1" w:rsidP="006B1287">
            <w:pPr>
              <w:jc w:val="center"/>
              <w:rPr>
                <w:sz w:val="22"/>
              </w:rPr>
            </w:pPr>
            <w:r w:rsidRPr="00A5746B">
              <w:rPr>
                <w:sz w:val="22"/>
              </w:rPr>
              <w:t>2025</w:t>
            </w:r>
          </w:p>
        </w:tc>
        <w:tc>
          <w:tcPr>
            <w:tcW w:w="656" w:type="pct"/>
          </w:tcPr>
          <w:p w:rsidR="001B2EC1" w:rsidRPr="00A5746B" w:rsidRDefault="001B2EC1" w:rsidP="006B1287">
            <w:pPr>
              <w:jc w:val="center"/>
              <w:rPr>
                <w:sz w:val="22"/>
              </w:rPr>
            </w:pPr>
            <w:r w:rsidRPr="00A5746B">
              <w:rPr>
                <w:sz w:val="22"/>
              </w:rPr>
              <w:t>25</w:t>
            </w:r>
          </w:p>
        </w:tc>
        <w:tc>
          <w:tcPr>
            <w:tcW w:w="500" w:type="pct"/>
          </w:tcPr>
          <w:p w:rsidR="001B2EC1" w:rsidRPr="00A5746B" w:rsidRDefault="001B2EC1" w:rsidP="006B1287">
            <w:pPr>
              <w:jc w:val="center"/>
              <w:rPr>
                <w:sz w:val="22"/>
              </w:rPr>
            </w:pPr>
            <w:r w:rsidRPr="00A5746B">
              <w:rPr>
                <w:sz w:val="22"/>
              </w:rPr>
              <w:t>50</w:t>
            </w:r>
          </w:p>
        </w:tc>
      </w:tr>
    </w:tbl>
    <w:p w:rsidR="008840C0" w:rsidRPr="00A5746B" w:rsidRDefault="008840C0" w:rsidP="0006129B">
      <w:pPr>
        <w:tabs>
          <w:tab w:val="left" w:pos="0"/>
        </w:tabs>
        <w:ind w:firstLine="567"/>
        <w:rPr>
          <w:rFonts w:eastAsia="Times New Roman"/>
          <w:szCs w:val="24"/>
          <w:lang w:eastAsia="ru-RU"/>
        </w:rPr>
      </w:pPr>
    </w:p>
    <w:p w:rsidR="001B2EC1" w:rsidRPr="00A5746B" w:rsidRDefault="001B2EC1" w:rsidP="001B2EC1">
      <w:pPr>
        <w:suppressAutoHyphens/>
        <w:ind w:firstLine="567"/>
        <w:rPr>
          <w:szCs w:val="24"/>
          <w:lang w:eastAsia="ar-SA"/>
        </w:rPr>
      </w:pPr>
      <w:r w:rsidRPr="00A5746B">
        <w:rPr>
          <w:szCs w:val="24"/>
          <w:lang w:eastAsia="ar-SA"/>
        </w:rPr>
        <w:t>Величину диаметра трубопровода, способ прокладки и т.д. необходимо определить в ходе наладочного гидравлического расчета по каждому факту предполагаемого подключения.</w:t>
      </w:r>
    </w:p>
    <w:p w:rsidR="001B2EC1" w:rsidRPr="00A5746B" w:rsidRDefault="001B2EC1" w:rsidP="001B2EC1">
      <w:pPr>
        <w:suppressAutoHyphens/>
        <w:ind w:firstLine="567"/>
      </w:pPr>
      <w:r w:rsidRPr="00A5746B">
        <w:rPr>
          <w:szCs w:val="24"/>
          <w:lang w:eastAsia="ar-SA"/>
        </w:rPr>
        <w:t xml:space="preserve">Подключение новых объектов, находящихся в застроенной части населенных пунктов, рекомендуется производить к существующим тепловым сетям с учетом их пропускной способности. </w:t>
      </w:r>
      <w:r w:rsidRPr="00A5746B">
        <w:t>Однако для отопления и горячего водоснабжения индивидуальных домов рекомендуется применение индивидуальных двухконтурных котлов. Выбор индивидуальных источников тепла объясняется тем, что объекты имеют незначительную тепловую нагрузку и находятся на значительном расстоянии друг от друга, что влечет за собой большие потери в тепловых сетях и значительные капвложения по их прокладке.</w:t>
      </w:r>
    </w:p>
    <w:p w:rsidR="001B2EC1" w:rsidRPr="00A5746B" w:rsidRDefault="001B2EC1" w:rsidP="001B2EC1">
      <w:pPr>
        <w:suppressAutoHyphens/>
        <w:ind w:firstLine="567"/>
        <w:rPr>
          <w:szCs w:val="24"/>
          <w:lang w:eastAsia="ar-SA"/>
        </w:rPr>
      </w:pPr>
      <w:r w:rsidRPr="00A5746B">
        <w:rPr>
          <w:szCs w:val="24"/>
          <w:lang w:eastAsia="ar-SA"/>
        </w:rPr>
        <w:t xml:space="preserve">В застроенной части и на территории подлежащей застройке предусматривается подземная прокладка тепловых сетей (бесканальная, в каналах или в тоннелях (коллекторах) совместно с другими инженерными сетями). При обосновании допускается надземная прокладка тепловых сетей, кроме территории детских и лечебных учреждений. </w:t>
      </w:r>
    </w:p>
    <w:p w:rsidR="001B2EC1" w:rsidRPr="00A5746B" w:rsidRDefault="001B2EC1" w:rsidP="001B2EC1">
      <w:pPr>
        <w:suppressAutoHyphens/>
        <w:ind w:firstLine="567"/>
        <w:rPr>
          <w:szCs w:val="24"/>
          <w:lang w:eastAsia="ar-SA"/>
        </w:rPr>
      </w:pPr>
      <w:r w:rsidRPr="00A5746B">
        <w:rPr>
          <w:szCs w:val="24"/>
          <w:lang w:eastAsia="ar-SA"/>
        </w:rPr>
        <w:t>В случае надземной прокладки тепловые сети прокладываются с соблюдением расстояния по горизонтали от строительных конструкций тепловых сетей или оболочки изоляции трубопроводов при бесканальной прокладке до зданий, сооружений и инженерных сетей в соответствии с таблицей А.3 СП 124.13330.2012 «Свод правил. Тепловые сети. Актуализированная редакция СНиП 41-02-2003».</w:t>
      </w:r>
    </w:p>
    <w:p w:rsidR="00E925A2" w:rsidRPr="00A5746B" w:rsidRDefault="00835349" w:rsidP="0006129B">
      <w:pPr>
        <w:pStyle w:val="21"/>
        <w:spacing w:line="240" w:lineRule="auto"/>
        <w:rPr>
          <w:lang w:eastAsia="ru-RU"/>
        </w:rPr>
      </w:pPr>
      <w:bookmarkStart w:id="245" w:name="_Toc121588549"/>
      <w:r w:rsidRPr="00A5746B">
        <w:rPr>
          <w:lang w:eastAsia="ru-RU"/>
        </w:rPr>
        <w:t>8.3</w:t>
      </w:r>
      <w:r w:rsidR="00E925A2" w:rsidRPr="00A5746B">
        <w:rPr>
          <w:lang w:eastAsia="ru-RU"/>
        </w:rPr>
        <w:t xml:space="preserve"> </w:t>
      </w:r>
      <w:r w:rsidR="005D4352" w:rsidRPr="00A5746B">
        <w:t>П</w:t>
      </w:r>
      <w:r w:rsidRPr="00A5746B">
        <w:rPr>
          <w:rStyle w:val="ed"/>
        </w:rPr>
        <w:t>редложени</w:t>
      </w:r>
      <w:r w:rsidR="005D4352" w:rsidRPr="00A5746B">
        <w:rPr>
          <w:rStyle w:val="ed"/>
        </w:rPr>
        <w:t>я</w:t>
      </w:r>
      <w:r w:rsidR="00B35576" w:rsidRPr="00A5746B">
        <w:rPr>
          <w:lang w:eastAsia="ru-RU"/>
        </w:rPr>
        <w:t xml:space="preserve">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245"/>
    </w:p>
    <w:p w:rsidR="00097E6E" w:rsidRPr="00A5746B" w:rsidRDefault="00097E6E" w:rsidP="0006129B">
      <w:pPr>
        <w:tabs>
          <w:tab w:val="left" w:pos="0"/>
        </w:tabs>
        <w:ind w:firstLine="709"/>
        <w:rPr>
          <w:rFonts w:eastAsia="Times New Roman"/>
          <w:szCs w:val="24"/>
          <w:lang w:eastAsia="ru-RU"/>
        </w:rPr>
      </w:pPr>
      <w:r w:rsidRPr="00A5746B">
        <w:rPr>
          <w:rFonts w:eastAsia="Times New Roman"/>
          <w:szCs w:val="24"/>
          <w:lang w:eastAsia="ru-RU"/>
        </w:rPr>
        <w:t>Строительство и реконструкция тепловых сетей в целях обеспечения условий, при нал</w:t>
      </w:r>
      <w:r w:rsidRPr="00A5746B">
        <w:rPr>
          <w:rFonts w:eastAsia="Times New Roman"/>
          <w:szCs w:val="24"/>
          <w:lang w:eastAsia="ru-RU"/>
        </w:rPr>
        <w:t>и</w:t>
      </w:r>
      <w:r w:rsidRPr="00A5746B">
        <w:rPr>
          <w:rFonts w:eastAsia="Times New Roman"/>
          <w:szCs w:val="24"/>
          <w:lang w:eastAsia="ru-RU"/>
        </w:rPr>
        <w:t>чии которых существует возможность поставок тепловой энергии потребителям от различных источников тепловой энергии, не предусматривается.</w:t>
      </w:r>
    </w:p>
    <w:p w:rsidR="003B565C" w:rsidRPr="00A5746B" w:rsidRDefault="00835349" w:rsidP="0006129B">
      <w:pPr>
        <w:pStyle w:val="21"/>
        <w:spacing w:line="240" w:lineRule="auto"/>
      </w:pPr>
      <w:bookmarkStart w:id="246" w:name="_Toc121588550"/>
      <w:r w:rsidRPr="00A5746B">
        <w:t>8.4</w:t>
      </w:r>
      <w:r w:rsidR="003B565C" w:rsidRPr="00A5746B">
        <w:t xml:space="preserve"> </w:t>
      </w:r>
      <w:r w:rsidR="005D4352" w:rsidRPr="00A5746B">
        <w:t>Предложения</w:t>
      </w:r>
      <w:r w:rsidR="00B35576" w:rsidRPr="00A5746B">
        <w:rPr>
          <w:rStyle w:val="ed"/>
        </w:rPr>
        <w:t xml:space="preserve">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246"/>
    </w:p>
    <w:p w:rsidR="00997865" w:rsidRPr="00A5746B" w:rsidRDefault="00997865" w:rsidP="0006129B">
      <w:pPr>
        <w:tabs>
          <w:tab w:val="left" w:pos="0"/>
        </w:tabs>
        <w:ind w:firstLine="709"/>
        <w:rPr>
          <w:rFonts w:eastAsia="Times New Roman"/>
          <w:szCs w:val="24"/>
          <w:lang w:eastAsia="ru-RU"/>
        </w:rPr>
      </w:pPr>
      <w:r w:rsidRPr="00A5746B">
        <w:rPr>
          <w:rFonts w:eastAsia="Times New Roman"/>
          <w:szCs w:val="24"/>
          <w:lang w:eastAsia="ru-RU"/>
        </w:rPr>
        <w:t>Перево</w:t>
      </w:r>
      <w:r w:rsidR="0071464F" w:rsidRPr="00A5746B">
        <w:rPr>
          <w:rFonts w:eastAsia="Times New Roman"/>
          <w:szCs w:val="24"/>
          <w:lang w:eastAsia="ru-RU"/>
        </w:rPr>
        <w:t>д</w:t>
      </w:r>
      <w:r w:rsidR="00787B99" w:rsidRPr="00A5746B">
        <w:rPr>
          <w:rFonts w:eastAsia="Times New Roman"/>
          <w:szCs w:val="24"/>
          <w:lang w:eastAsia="ru-RU"/>
        </w:rPr>
        <w:t xml:space="preserve"> </w:t>
      </w:r>
      <w:r w:rsidRPr="00A5746B">
        <w:rPr>
          <w:rFonts w:eastAsia="Times New Roman"/>
          <w:szCs w:val="24"/>
          <w:lang w:eastAsia="ru-RU"/>
        </w:rPr>
        <w:t>котельной в пиковый режим</w:t>
      </w:r>
      <w:r w:rsidR="002F5504" w:rsidRPr="00A5746B">
        <w:rPr>
          <w:rFonts w:eastAsia="Times New Roman"/>
          <w:szCs w:val="24"/>
          <w:lang w:eastAsia="ru-RU"/>
        </w:rPr>
        <w:t xml:space="preserve"> </w:t>
      </w:r>
      <w:r w:rsidR="00070E4F" w:rsidRPr="00A5746B">
        <w:rPr>
          <w:rFonts w:eastAsia="Times New Roman"/>
          <w:szCs w:val="24"/>
          <w:lang w:eastAsia="ru-RU"/>
        </w:rPr>
        <w:t xml:space="preserve">на территории </w:t>
      </w:r>
      <w:r w:rsidR="00FE6FCF" w:rsidRPr="00A5746B">
        <w:rPr>
          <w:rFonts w:eastAsia="Times New Roman"/>
          <w:szCs w:val="24"/>
          <w:lang w:eastAsia="ru-RU"/>
        </w:rPr>
        <w:t>округа</w:t>
      </w:r>
      <w:r w:rsidR="003F3107" w:rsidRPr="00A5746B">
        <w:rPr>
          <w:rFonts w:eastAsia="Times New Roman"/>
          <w:szCs w:val="24"/>
          <w:lang w:eastAsia="ru-RU"/>
        </w:rPr>
        <w:t xml:space="preserve"> </w:t>
      </w:r>
      <w:r w:rsidRPr="00A5746B">
        <w:rPr>
          <w:rFonts w:eastAsia="Times New Roman"/>
          <w:szCs w:val="24"/>
          <w:lang w:eastAsia="ru-RU"/>
        </w:rPr>
        <w:t>не целесообразен в виду о</w:t>
      </w:r>
      <w:r w:rsidRPr="00A5746B">
        <w:rPr>
          <w:rFonts w:eastAsia="Times New Roman"/>
          <w:szCs w:val="24"/>
          <w:lang w:eastAsia="ru-RU"/>
        </w:rPr>
        <w:t>т</w:t>
      </w:r>
      <w:r w:rsidRPr="00A5746B">
        <w:rPr>
          <w:rFonts w:eastAsia="Times New Roman"/>
          <w:szCs w:val="24"/>
          <w:lang w:eastAsia="ru-RU"/>
        </w:rPr>
        <w:t xml:space="preserve">сутствия источников электрогенерации. </w:t>
      </w:r>
    </w:p>
    <w:p w:rsidR="00E925A2" w:rsidRPr="00A5746B" w:rsidRDefault="00835349" w:rsidP="0006129B">
      <w:pPr>
        <w:pStyle w:val="21"/>
        <w:spacing w:line="240" w:lineRule="auto"/>
        <w:rPr>
          <w:lang w:eastAsia="ru-RU"/>
        </w:rPr>
      </w:pPr>
      <w:bookmarkStart w:id="247" w:name="_Toc121588551"/>
      <w:r w:rsidRPr="00A5746B">
        <w:rPr>
          <w:lang w:eastAsia="ru-RU"/>
        </w:rPr>
        <w:t>8.5</w:t>
      </w:r>
      <w:r w:rsidR="00E925A2" w:rsidRPr="00A5746B">
        <w:rPr>
          <w:lang w:eastAsia="ru-RU"/>
        </w:rPr>
        <w:t xml:space="preserve"> </w:t>
      </w:r>
      <w:r w:rsidR="005D4352" w:rsidRPr="00A5746B">
        <w:t>П</w:t>
      </w:r>
      <w:r w:rsidRPr="00A5746B">
        <w:rPr>
          <w:rStyle w:val="ed"/>
        </w:rPr>
        <w:t>редложени</w:t>
      </w:r>
      <w:r w:rsidR="005D4352" w:rsidRPr="00A5746B">
        <w:rPr>
          <w:rStyle w:val="ed"/>
        </w:rPr>
        <w:t>я</w:t>
      </w:r>
      <w:r w:rsidR="00B35576" w:rsidRPr="00A5746B">
        <w:rPr>
          <w:lang w:eastAsia="ru-RU"/>
        </w:rPr>
        <w:t xml:space="preserve"> по строительству тепловых сетей для обеспечения нормативной надежности теплоснабжения</w:t>
      </w:r>
      <w:bookmarkEnd w:id="247"/>
    </w:p>
    <w:p w:rsidR="003A7EA6" w:rsidRPr="00A5746B" w:rsidRDefault="003A7EA6" w:rsidP="0006129B">
      <w:pPr>
        <w:tabs>
          <w:tab w:val="left" w:pos="0"/>
        </w:tabs>
        <w:ind w:firstLine="709"/>
        <w:rPr>
          <w:szCs w:val="24"/>
          <w:lang w:eastAsia="ar-SA"/>
        </w:rPr>
      </w:pPr>
      <w:r w:rsidRPr="00A5746B">
        <w:rPr>
          <w:rFonts w:eastAsia="Times New Roman"/>
          <w:szCs w:val="24"/>
          <w:lang w:eastAsia="ru-RU"/>
        </w:rPr>
        <w:t>Строительство тепловых сетей для обеспечения нормативной надежности и безопасн</w:t>
      </w:r>
      <w:r w:rsidRPr="00A5746B">
        <w:rPr>
          <w:rFonts w:eastAsia="Times New Roman"/>
          <w:szCs w:val="24"/>
          <w:lang w:eastAsia="ru-RU"/>
        </w:rPr>
        <w:t>о</w:t>
      </w:r>
      <w:r w:rsidRPr="00A5746B">
        <w:rPr>
          <w:rFonts w:eastAsia="Times New Roman"/>
          <w:szCs w:val="24"/>
          <w:lang w:eastAsia="ru-RU"/>
        </w:rPr>
        <w:t xml:space="preserve">сти теплоснабжения на данном этапе не предусматривается. </w:t>
      </w:r>
      <w:bookmarkStart w:id="248" w:name="_Toc54564060"/>
      <w:r w:rsidRPr="00A5746B">
        <w:rPr>
          <w:rFonts w:eastAsia="Times New Roman"/>
          <w:szCs w:val="24"/>
          <w:lang w:eastAsia="ru-RU"/>
        </w:rPr>
        <w:t>Необходимые показатели надежн</w:t>
      </w:r>
      <w:r w:rsidRPr="00A5746B">
        <w:rPr>
          <w:rFonts w:eastAsia="Times New Roman"/>
          <w:szCs w:val="24"/>
          <w:lang w:eastAsia="ru-RU"/>
        </w:rPr>
        <w:t>о</w:t>
      </w:r>
      <w:r w:rsidRPr="00A5746B">
        <w:rPr>
          <w:rFonts w:eastAsia="Times New Roman"/>
          <w:szCs w:val="24"/>
          <w:lang w:eastAsia="ru-RU"/>
        </w:rPr>
        <w:lastRenderedPageBreak/>
        <w:t>сти достигаются за счет реконструкции трубопроводов со сверхнормативным износом.</w:t>
      </w:r>
      <w:r w:rsidRPr="00A5746B">
        <w:rPr>
          <w:szCs w:val="24"/>
          <w:lang w:eastAsia="ar-SA"/>
        </w:rPr>
        <w:t xml:space="preserve"> Хара</w:t>
      </w:r>
      <w:r w:rsidRPr="00A5746B">
        <w:rPr>
          <w:szCs w:val="24"/>
          <w:lang w:eastAsia="ar-SA"/>
        </w:rPr>
        <w:t>к</w:t>
      </w:r>
      <w:r w:rsidRPr="00A5746B">
        <w:rPr>
          <w:szCs w:val="24"/>
          <w:lang w:eastAsia="ar-SA"/>
        </w:rPr>
        <w:t xml:space="preserve">теристика рекомендуемых мероприятий приведена в п. </w:t>
      </w:r>
      <w:r w:rsidR="00BF03F7" w:rsidRPr="00A5746B">
        <w:rPr>
          <w:szCs w:val="24"/>
          <w:lang w:eastAsia="ar-SA"/>
        </w:rPr>
        <w:t>8.7</w:t>
      </w:r>
      <w:r w:rsidRPr="00A5746B">
        <w:rPr>
          <w:szCs w:val="24"/>
          <w:lang w:eastAsia="ar-SA"/>
        </w:rPr>
        <w:t>)</w:t>
      </w:r>
      <w:r w:rsidR="00FF5D9C" w:rsidRPr="00A5746B">
        <w:rPr>
          <w:szCs w:val="24"/>
          <w:lang w:eastAsia="ar-SA"/>
        </w:rPr>
        <w:t>.</w:t>
      </w:r>
    </w:p>
    <w:p w:rsidR="00E925A2" w:rsidRPr="00A5746B" w:rsidRDefault="00835349" w:rsidP="0006129B">
      <w:pPr>
        <w:pStyle w:val="21"/>
        <w:spacing w:line="240" w:lineRule="auto"/>
        <w:rPr>
          <w:lang w:eastAsia="ru-RU"/>
        </w:rPr>
      </w:pPr>
      <w:bookmarkStart w:id="249" w:name="_Toc121588552"/>
      <w:bookmarkEnd w:id="248"/>
      <w:r w:rsidRPr="00A5746B">
        <w:rPr>
          <w:lang w:eastAsia="ru-RU"/>
        </w:rPr>
        <w:t>8.6</w:t>
      </w:r>
      <w:r w:rsidR="00E925A2" w:rsidRPr="00A5746B">
        <w:rPr>
          <w:lang w:eastAsia="ru-RU"/>
        </w:rPr>
        <w:t xml:space="preserve"> </w:t>
      </w:r>
      <w:r w:rsidR="005D4352" w:rsidRPr="00A5746B">
        <w:t>П</w:t>
      </w:r>
      <w:r w:rsidRPr="00A5746B">
        <w:rPr>
          <w:rStyle w:val="ed"/>
        </w:rPr>
        <w:t>редложени</w:t>
      </w:r>
      <w:r w:rsidR="005D4352" w:rsidRPr="00A5746B">
        <w:rPr>
          <w:rStyle w:val="ed"/>
        </w:rPr>
        <w:t>я</w:t>
      </w:r>
      <w:r w:rsidR="00B35576" w:rsidRPr="00A5746B">
        <w:rPr>
          <w:lang w:eastAsia="ru-RU"/>
        </w:rPr>
        <w:t xml:space="preserve"> по реконструкции и (или) модернизации тепловых сетей с увел</w:t>
      </w:r>
      <w:r w:rsidR="00B35576" w:rsidRPr="00A5746B">
        <w:rPr>
          <w:lang w:eastAsia="ru-RU"/>
        </w:rPr>
        <w:t>и</w:t>
      </w:r>
      <w:r w:rsidR="00B35576" w:rsidRPr="00A5746B">
        <w:rPr>
          <w:lang w:eastAsia="ru-RU"/>
        </w:rPr>
        <w:t>чением диаметра трубопроводов для обеспечения перспективных приростов тепловой нагрузки</w:t>
      </w:r>
      <w:bookmarkEnd w:id="249"/>
    </w:p>
    <w:p w:rsidR="00097E6E" w:rsidRPr="00A5746B" w:rsidRDefault="00097E6E" w:rsidP="0006129B">
      <w:pPr>
        <w:tabs>
          <w:tab w:val="left" w:pos="0"/>
        </w:tabs>
        <w:ind w:firstLine="709"/>
        <w:rPr>
          <w:rFonts w:eastAsia="Times New Roman"/>
          <w:szCs w:val="24"/>
          <w:lang w:eastAsia="ru-RU"/>
        </w:rPr>
      </w:pPr>
      <w:r w:rsidRPr="00A5746B">
        <w:rPr>
          <w:rFonts w:eastAsia="Times New Roman"/>
          <w:szCs w:val="24"/>
          <w:lang w:eastAsia="ru-RU"/>
        </w:rPr>
        <w:t>Рекомендации отсутствуют.</w:t>
      </w:r>
    </w:p>
    <w:p w:rsidR="00E925A2" w:rsidRPr="00A5746B" w:rsidRDefault="00835349" w:rsidP="0006129B">
      <w:pPr>
        <w:pStyle w:val="21"/>
        <w:spacing w:line="240" w:lineRule="auto"/>
        <w:rPr>
          <w:lang w:eastAsia="ru-RU"/>
        </w:rPr>
      </w:pPr>
      <w:bookmarkStart w:id="250" w:name="_Toc121588553"/>
      <w:r w:rsidRPr="00A5746B">
        <w:rPr>
          <w:lang w:eastAsia="ru-RU"/>
        </w:rPr>
        <w:t>8.7</w:t>
      </w:r>
      <w:r w:rsidR="00E925A2" w:rsidRPr="00A5746B">
        <w:rPr>
          <w:lang w:eastAsia="ru-RU"/>
        </w:rPr>
        <w:t xml:space="preserve"> </w:t>
      </w:r>
      <w:r w:rsidR="005D4352" w:rsidRPr="00A5746B">
        <w:t>Предложения</w:t>
      </w:r>
      <w:r w:rsidR="00B35576" w:rsidRPr="00A5746B">
        <w:rPr>
          <w:lang w:eastAsia="ru-RU"/>
        </w:rPr>
        <w:t xml:space="preserve"> по реконструкции и (или) модернизации тепловых сетей, подл</w:t>
      </w:r>
      <w:r w:rsidR="00B35576" w:rsidRPr="00A5746B">
        <w:rPr>
          <w:lang w:eastAsia="ru-RU"/>
        </w:rPr>
        <w:t>е</w:t>
      </w:r>
      <w:r w:rsidR="00B35576" w:rsidRPr="00A5746B">
        <w:rPr>
          <w:lang w:eastAsia="ru-RU"/>
        </w:rPr>
        <w:t>жащих замене в связи с исчерпанием эксплуатационного ресурса</w:t>
      </w:r>
      <w:bookmarkEnd w:id="250"/>
    </w:p>
    <w:p w:rsidR="003A7EA6" w:rsidRPr="00A5746B" w:rsidRDefault="00D71F73" w:rsidP="0006129B">
      <w:pPr>
        <w:tabs>
          <w:tab w:val="left" w:pos="0"/>
        </w:tabs>
        <w:ind w:firstLine="709"/>
        <w:rPr>
          <w:szCs w:val="24"/>
          <w:lang w:eastAsia="ar-SA"/>
        </w:rPr>
      </w:pPr>
      <w:r w:rsidRPr="00A5746B">
        <w:rPr>
          <w:rFonts w:eastAsia="Times New Roman"/>
          <w:szCs w:val="24"/>
          <w:lang w:eastAsia="ru-RU"/>
        </w:rPr>
        <w:t xml:space="preserve">На территории округа есть необходимость в реконструкции тепловых сетей в связи с их износом. </w:t>
      </w:r>
      <w:r w:rsidR="00A717C7" w:rsidRPr="00A5746B">
        <w:t>Для обеспечения качественного и на</w:t>
      </w:r>
      <w:r w:rsidR="00A717C7" w:rsidRPr="00A5746B">
        <w:rPr>
          <w:rFonts w:eastAsia="Times New Roman"/>
          <w:szCs w:val="24"/>
          <w:lang w:eastAsia="ru-RU"/>
        </w:rPr>
        <w:t>дежного теплоснабжения потребителей</w:t>
      </w:r>
      <w:r w:rsidR="003F3107" w:rsidRPr="00A5746B">
        <w:rPr>
          <w:rFonts w:eastAsia="Times New Roman"/>
          <w:szCs w:val="24"/>
          <w:lang w:eastAsia="ru-RU"/>
        </w:rPr>
        <w:t xml:space="preserve"> </w:t>
      </w:r>
      <w:r w:rsidR="00A717C7" w:rsidRPr="00A5746B">
        <w:rPr>
          <w:rFonts w:eastAsia="Times New Roman"/>
          <w:szCs w:val="24"/>
          <w:lang w:eastAsia="ru-RU"/>
        </w:rPr>
        <w:t>рекоме</w:t>
      </w:r>
      <w:r w:rsidR="00A717C7" w:rsidRPr="00A5746B">
        <w:rPr>
          <w:rFonts w:eastAsia="Times New Roman"/>
          <w:szCs w:val="24"/>
          <w:lang w:eastAsia="ru-RU"/>
        </w:rPr>
        <w:t>н</w:t>
      </w:r>
      <w:r w:rsidR="00A717C7" w:rsidRPr="00A5746B">
        <w:rPr>
          <w:rFonts w:eastAsia="Times New Roman"/>
          <w:szCs w:val="24"/>
          <w:lang w:eastAsia="ru-RU"/>
        </w:rPr>
        <w:t>дуется своевременно проводить текущие и плановые ремонты тепловых сетей и запорной арм</w:t>
      </w:r>
      <w:r w:rsidR="00A717C7" w:rsidRPr="00A5746B">
        <w:rPr>
          <w:rFonts w:eastAsia="Times New Roman"/>
          <w:szCs w:val="24"/>
          <w:lang w:eastAsia="ru-RU"/>
        </w:rPr>
        <w:t>а</w:t>
      </w:r>
      <w:r w:rsidR="00A717C7" w:rsidRPr="00A5746B">
        <w:rPr>
          <w:rFonts w:eastAsia="Times New Roman"/>
          <w:szCs w:val="24"/>
          <w:lang w:eastAsia="ru-RU"/>
        </w:rPr>
        <w:t>туры.</w:t>
      </w:r>
      <w:r w:rsidR="003F3107" w:rsidRPr="00A5746B">
        <w:rPr>
          <w:rFonts w:eastAsia="Times New Roman"/>
          <w:szCs w:val="24"/>
          <w:lang w:eastAsia="ru-RU"/>
        </w:rPr>
        <w:t xml:space="preserve"> </w:t>
      </w:r>
      <w:r w:rsidR="003A7EA6" w:rsidRPr="00A5746B">
        <w:rPr>
          <w:szCs w:val="24"/>
          <w:lang w:eastAsia="ar-SA"/>
        </w:rPr>
        <w:t xml:space="preserve">Характеристика рекомендуемых мероприятий приведена в таблице </w:t>
      </w:r>
      <w:r w:rsidR="00A5746B">
        <w:rPr>
          <w:szCs w:val="24"/>
          <w:lang w:eastAsia="ar-SA"/>
        </w:rPr>
        <w:t>56</w:t>
      </w:r>
      <w:r w:rsidR="003A7EA6" w:rsidRPr="00A5746B">
        <w:rPr>
          <w:szCs w:val="24"/>
          <w:lang w:eastAsia="ar-SA"/>
        </w:rPr>
        <w:t>.</w:t>
      </w:r>
    </w:p>
    <w:p w:rsidR="003A7EA6" w:rsidRPr="00A5746B" w:rsidRDefault="003A7EA6" w:rsidP="0006129B">
      <w:pPr>
        <w:tabs>
          <w:tab w:val="left" w:pos="0"/>
        </w:tabs>
        <w:ind w:firstLine="709"/>
        <w:rPr>
          <w:rFonts w:eastAsia="Times New Roman"/>
          <w:szCs w:val="24"/>
          <w:lang w:eastAsia="ru-RU"/>
        </w:rPr>
      </w:pPr>
    </w:p>
    <w:p w:rsidR="003A7EA6" w:rsidRPr="00A5746B" w:rsidRDefault="00070327" w:rsidP="00070327">
      <w:pPr>
        <w:pStyle w:val="aff9"/>
        <w:rPr>
          <w:bCs w:val="0"/>
        </w:rPr>
      </w:pPr>
      <w:r w:rsidRPr="00A5746B">
        <w:t xml:space="preserve">Таблица </w:t>
      </w:r>
      <w:fldSimple w:instr=" SEQ Таблица \* ARABIC ">
        <w:r w:rsidR="00A5746B" w:rsidRPr="00A5746B">
          <w:rPr>
            <w:noProof/>
          </w:rPr>
          <w:t>56</w:t>
        </w:r>
      </w:fldSimple>
      <w:r w:rsidRPr="00A5746B">
        <w:t xml:space="preserve"> </w:t>
      </w:r>
      <w:r w:rsidR="003A7EA6" w:rsidRPr="00A5746B">
        <w:rPr>
          <w:bCs w:val="0"/>
        </w:rPr>
        <w:t xml:space="preserve">– Мероприятия по реконструкции трубопроводов </w:t>
      </w:r>
      <w:r w:rsidR="003A7EA6" w:rsidRPr="00A5746B">
        <w:rPr>
          <w:rFonts w:eastAsia="Times New Roman"/>
          <w:szCs w:val="24"/>
          <w:lang w:eastAsia="ru-RU"/>
        </w:rPr>
        <w:t>со сверхнормативным износом</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3"/>
        <w:gridCol w:w="4819"/>
        <w:gridCol w:w="1806"/>
        <w:gridCol w:w="2999"/>
      </w:tblGrid>
      <w:tr w:rsidR="00873E8F" w:rsidRPr="00A5746B" w:rsidTr="007825EC">
        <w:trPr>
          <w:tblHeader/>
        </w:trPr>
        <w:tc>
          <w:tcPr>
            <w:tcW w:w="253" w:type="pct"/>
            <w:vAlign w:val="center"/>
          </w:tcPr>
          <w:p w:rsidR="004F477E" w:rsidRPr="00A5746B" w:rsidRDefault="004F477E" w:rsidP="0006129B">
            <w:pPr>
              <w:jc w:val="center"/>
              <w:rPr>
                <w:rFonts w:eastAsia="Times New Roman"/>
                <w:sz w:val="22"/>
                <w:lang w:eastAsia="ru-RU"/>
              </w:rPr>
            </w:pPr>
            <w:r w:rsidRPr="00A5746B">
              <w:rPr>
                <w:rFonts w:eastAsia="Times New Roman"/>
                <w:sz w:val="22"/>
                <w:lang w:eastAsia="ru-RU"/>
              </w:rPr>
              <w:t>№ п/п</w:t>
            </w:r>
          </w:p>
        </w:tc>
        <w:tc>
          <w:tcPr>
            <w:tcW w:w="2377" w:type="pct"/>
            <w:shd w:val="clear" w:color="auto" w:fill="auto"/>
            <w:noWrap/>
            <w:vAlign w:val="center"/>
            <w:hideMark/>
          </w:tcPr>
          <w:p w:rsidR="004F477E" w:rsidRPr="00A5746B" w:rsidRDefault="004F477E" w:rsidP="0006129B">
            <w:pPr>
              <w:jc w:val="center"/>
              <w:rPr>
                <w:rFonts w:eastAsia="Times New Roman"/>
                <w:sz w:val="22"/>
                <w:lang w:eastAsia="ru-RU"/>
              </w:rPr>
            </w:pPr>
            <w:r w:rsidRPr="00A5746B">
              <w:rPr>
                <w:rFonts w:eastAsia="Times New Roman"/>
                <w:sz w:val="22"/>
                <w:lang w:eastAsia="ru-RU"/>
              </w:rPr>
              <w:t>Наименование мероприятий</w:t>
            </w:r>
          </w:p>
        </w:tc>
        <w:tc>
          <w:tcPr>
            <w:tcW w:w="891" w:type="pct"/>
            <w:vAlign w:val="center"/>
          </w:tcPr>
          <w:p w:rsidR="004F477E" w:rsidRPr="00A5746B" w:rsidRDefault="004F477E" w:rsidP="0006129B">
            <w:pPr>
              <w:jc w:val="center"/>
              <w:rPr>
                <w:rFonts w:eastAsia="Times New Roman"/>
                <w:sz w:val="22"/>
                <w:lang w:eastAsia="ru-RU"/>
              </w:rPr>
            </w:pPr>
            <w:r w:rsidRPr="00A5746B">
              <w:rPr>
                <w:rFonts w:eastAsia="Times New Roman"/>
                <w:sz w:val="22"/>
                <w:lang w:eastAsia="ru-RU"/>
              </w:rPr>
              <w:t>Го</w:t>
            </w:r>
            <w:r w:rsidR="0071464F" w:rsidRPr="00A5746B">
              <w:rPr>
                <w:rFonts w:eastAsia="Times New Roman"/>
                <w:sz w:val="22"/>
                <w:lang w:eastAsia="ru-RU"/>
              </w:rPr>
              <w:t>д</w:t>
            </w:r>
            <w:r w:rsidR="00787B99" w:rsidRPr="00A5746B">
              <w:rPr>
                <w:rFonts w:eastAsia="Times New Roman"/>
                <w:sz w:val="22"/>
                <w:lang w:eastAsia="ru-RU"/>
              </w:rPr>
              <w:t xml:space="preserve"> </w:t>
            </w:r>
            <w:r w:rsidRPr="00A5746B">
              <w:rPr>
                <w:rFonts w:eastAsia="Times New Roman"/>
                <w:sz w:val="22"/>
                <w:lang w:eastAsia="ru-RU"/>
              </w:rPr>
              <w:t>реализации</w:t>
            </w:r>
          </w:p>
        </w:tc>
        <w:tc>
          <w:tcPr>
            <w:tcW w:w="1479" w:type="pct"/>
            <w:shd w:val="clear" w:color="auto" w:fill="auto"/>
            <w:noWrap/>
            <w:vAlign w:val="center"/>
            <w:hideMark/>
          </w:tcPr>
          <w:p w:rsidR="004F477E" w:rsidRPr="00A5746B" w:rsidRDefault="004F477E" w:rsidP="0006129B">
            <w:pPr>
              <w:jc w:val="center"/>
              <w:rPr>
                <w:rFonts w:eastAsia="Times New Roman"/>
                <w:sz w:val="22"/>
                <w:lang w:eastAsia="ru-RU"/>
              </w:rPr>
            </w:pPr>
            <w:r w:rsidRPr="00A5746B">
              <w:rPr>
                <w:rFonts w:eastAsia="Times New Roman"/>
                <w:sz w:val="22"/>
                <w:lang w:eastAsia="ru-RU"/>
              </w:rPr>
              <w:t>Объем инвестиций</w:t>
            </w:r>
            <w:r w:rsidR="00EC3DD9" w:rsidRPr="00A5746B">
              <w:rPr>
                <w:rFonts w:eastAsia="Times New Roman"/>
                <w:sz w:val="22"/>
                <w:lang w:eastAsia="ru-RU"/>
              </w:rPr>
              <w:t>*</w:t>
            </w:r>
            <w:r w:rsidRPr="00A5746B">
              <w:rPr>
                <w:rFonts w:eastAsia="Times New Roman"/>
                <w:sz w:val="22"/>
                <w:lang w:eastAsia="ru-RU"/>
              </w:rPr>
              <w:t xml:space="preserve">, </w:t>
            </w:r>
            <w:r w:rsidR="00A1317D" w:rsidRPr="00A5746B">
              <w:rPr>
                <w:rFonts w:eastAsia="Times New Roman"/>
                <w:sz w:val="22"/>
                <w:lang w:eastAsia="ru-RU"/>
              </w:rPr>
              <w:t xml:space="preserve">тыс. </w:t>
            </w:r>
            <w:r w:rsidRPr="00A5746B">
              <w:rPr>
                <w:rFonts w:eastAsia="Times New Roman"/>
                <w:sz w:val="22"/>
                <w:lang w:eastAsia="ru-RU"/>
              </w:rPr>
              <w:t>руб</w:t>
            </w:r>
          </w:p>
        </w:tc>
      </w:tr>
      <w:tr w:rsidR="001B2EC1" w:rsidRPr="00A5746B" w:rsidTr="007825EC">
        <w:trPr>
          <w:tblHeader/>
        </w:trPr>
        <w:tc>
          <w:tcPr>
            <w:tcW w:w="253" w:type="pct"/>
            <w:vAlign w:val="center"/>
          </w:tcPr>
          <w:p w:rsidR="001B2EC1" w:rsidRPr="00A5746B" w:rsidRDefault="001B2EC1" w:rsidP="0006129B">
            <w:pPr>
              <w:jc w:val="center"/>
              <w:rPr>
                <w:rFonts w:eastAsia="Times New Roman"/>
                <w:sz w:val="22"/>
                <w:lang w:eastAsia="ru-RU"/>
              </w:rPr>
            </w:pPr>
            <w:r w:rsidRPr="00A5746B">
              <w:rPr>
                <w:rFonts w:eastAsia="Times New Roman"/>
                <w:sz w:val="22"/>
                <w:lang w:val="en-US" w:eastAsia="ru-RU"/>
              </w:rPr>
              <w:t>1</w:t>
            </w:r>
          </w:p>
        </w:tc>
        <w:tc>
          <w:tcPr>
            <w:tcW w:w="2377" w:type="pct"/>
            <w:shd w:val="clear" w:color="auto" w:fill="auto"/>
            <w:noWrap/>
            <w:vAlign w:val="center"/>
          </w:tcPr>
          <w:p w:rsidR="001B2EC1" w:rsidRPr="00A5746B" w:rsidRDefault="001B2EC1" w:rsidP="001B2EC1">
            <w:pPr>
              <w:jc w:val="center"/>
              <w:rPr>
                <w:rFonts w:eastAsia="Times New Roman"/>
                <w:sz w:val="22"/>
                <w:lang w:eastAsia="ru-RU"/>
              </w:rPr>
            </w:pPr>
            <w:r w:rsidRPr="00A5746B">
              <w:rPr>
                <w:rFonts w:eastAsia="Times New Roman"/>
                <w:sz w:val="22"/>
                <w:lang w:eastAsia="ru-RU"/>
              </w:rPr>
              <w:t>Зона действия ООО «Яр Энерго»</w:t>
            </w:r>
          </w:p>
        </w:tc>
        <w:tc>
          <w:tcPr>
            <w:tcW w:w="891" w:type="pct"/>
            <w:vAlign w:val="center"/>
          </w:tcPr>
          <w:p w:rsidR="001B2EC1" w:rsidRPr="00A5746B" w:rsidRDefault="001B2EC1" w:rsidP="0006129B">
            <w:pPr>
              <w:jc w:val="center"/>
              <w:rPr>
                <w:rFonts w:eastAsia="Times New Roman"/>
                <w:sz w:val="22"/>
                <w:lang w:eastAsia="ru-RU"/>
              </w:rPr>
            </w:pPr>
          </w:p>
        </w:tc>
        <w:tc>
          <w:tcPr>
            <w:tcW w:w="1479" w:type="pct"/>
            <w:shd w:val="clear" w:color="auto" w:fill="auto"/>
            <w:noWrap/>
            <w:vAlign w:val="center"/>
          </w:tcPr>
          <w:p w:rsidR="001B2EC1" w:rsidRPr="00A5746B" w:rsidRDefault="001B2EC1" w:rsidP="0006129B">
            <w:pPr>
              <w:jc w:val="center"/>
              <w:rPr>
                <w:rFonts w:eastAsia="Times New Roman"/>
                <w:sz w:val="22"/>
                <w:lang w:eastAsia="ru-RU"/>
              </w:rPr>
            </w:pPr>
          </w:p>
        </w:tc>
      </w:tr>
      <w:tr w:rsidR="001B2EC1" w:rsidRPr="00A5746B" w:rsidTr="007825EC">
        <w:tc>
          <w:tcPr>
            <w:tcW w:w="253" w:type="pct"/>
            <w:vAlign w:val="center"/>
          </w:tcPr>
          <w:p w:rsidR="001B2EC1" w:rsidRPr="00A5746B" w:rsidRDefault="001B2EC1" w:rsidP="0006129B">
            <w:pPr>
              <w:jc w:val="center"/>
              <w:rPr>
                <w:rFonts w:eastAsia="Times New Roman"/>
                <w:sz w:val="22"/>
                <w:lang w:eastAsia="ru-RU"/>
              </w:rPr>
            </w:pPr>
            <w:r w:rsidRPr="00A5746B">
              <w:rPr>
                <w:rFonts w:eastAsia="Times New Roman"/>
                <w:sz w:val="22"/>
                <w:lang w:eastAsia="ru-RU"/>
              </w:rPr>
              <w:t>1.1</w:t>
            </w:r>
          </w:p>
        </w:tc>
        <w:tc>
          <w:tcPr>
            <w:tcW w:w="2377" w:type="pct"/>
            <w:shd w:val="clear" w:color="auto" w:fill="auto"/>
            <w:vAlign w:val="center"/>
          </w:tcPr>
          <w:p w:rsidR="001B2EC1" w:rsidRPr="00A5746B" w:rsidRDefault="001B2EC1" w:rsidP="004A23FE">
            <w:pPr>
              <w:rPr>
                <w:rFonts w:eastAsia="Times New Roman"/>
                <w:sz w:val="22"/>
                <w:lang w:eastAsia="ru-RU"/>
              </w:rPr>
            </w:pPr>
            <w:r w:rsidRPr="00A5746B">
              <w:rPr>
                <w:rFonts w:eastAsia="Times New Roman"/>
                <w:sz w:val="22"/>
                <w:lang w:eastAsia="ru-RU"/>
              </w:rPr>
              <w:t>Поэтапная замена изношенных сетей тепл</w:t>
            </w:r>
            <w:r w:rsidRPr="00A5746B">
              <w:rPr>
                <w:rFonts w:eastAsia="Times New Roman"/>
                <w:sz w:val="22"/>
                <w:lang w:eastAsia="ru-RU"/>
              </w:rPr>
              <w:t>о</w:t>
            </w:r>
            <w:r w:rsidRPr="00A5746B">
              <w:rPr>
                <w:rFonts w:eastAsia="Times New Roman"/>
                <w:sz w:val="22"/>
                <w:lang w:eastAsia="ru-RU"/>
              </w:rPr>
              <w:t>снабжения, ремонт и замена запорной арматуры</w:t>
            </w:r>
          </w:p>
        </w:tc>
        <w:tc>
          <w:tcPr>
            <w:tcW w:w="891" w:type="pct"/>
            <w:vAlign w:val="center"/>
          </w:tcPr>
          <w:p w:rsidR="001B2EC1" w:rsidRPr="00A5746B" w:rsidRDefault="001B2EC1" w:rsidP="00354E62">
            <w:pPr>
              <w:jc w:val="center"/>
              <w:rPr>
                <w:sz w:val="22"/>
              </w:rPr>
            </w:pPr>
            <w:r w:rsidRPr="00A5746B">
              <w:rPr>
                <w:sz w:val="22"/>
              </w:rPr>
              <w:t>2023-203</w:t>
            </w:r>
            <w:r w:rsidR="00354E62" w:rsidRPr="00A5746B">
              <w:rPr>
                <w:sz w:val="22"/>
              </w:rPr>
              <w:t>2</w:t>
            </w:r>
          </w:p>
        </w:tc>
        <w:tc>
          <w:tcPr>
            <w:tcW w:w="1479" w:type="pct"/>
            <w:shd w:val="clear" w:color="auto" w:fill="auto"/>
            <w:noWrap/>
            <w:vAlign w:val="center"/>
          </w:tcPr>
          <w:p w:rsidR="001B2EC1" w:rsidRPr="00A5746B" w:rsidRDefault="00354E62" w:rsidP="00354E62">
            <w:pPr>
              <w:jc w:val="center"/>
              <w:rPr>
                <w:sz w:val="22"/>
              </w:rPr>
            </w:pPr>
            <w:r w:rsidRPr="00A5746B">
              <w:rPr>
                <w:sz w:val="22"/>
              </w:rPr>
              <w:t>165</w:t>
            </w:r>
            <w:r w:rsidR="001B2EC1" w:rsidRPr="00A5746B">
              <w:rPr>
                <w:sz w:val="22"/>
              </w:rPr>
              <w:t>0,0</w:t>
            </w:r>
          </w:p>
        </w:tc>
      </w:tr>
      <w:tr w:rsidR="001B2EC1" w:rsidRPr="00A5746B" w:rsidTr="007825EC">
        <w:tc>
          <w:tcPr>
            <w:tcW w:w="253" w:type="pct"/>
            <w:vAlign w:val="center"/>
          </w:tcPr>
          <w:p w:rsidR="001B2EC1" w:rsidRPr="00A5746B" w:rsidRDefault="001B2EC1" w:rsidP="0006129B">
            <w:pPr>
              <w:jc w:val="center"/>
              <w:rPr>
                <w:rFonts w:eastAsia="Times New Roman"/>
                <w:sz w:val="22"/>
                <w:lang w:eastAsia="ru-RU"/>
              </w:rPr>
            </w:pPr>
            <w:r w:rsidRPr="00A5746B">
              <w:rPr>
                <w:rFonts w:eastAsia="Times New Roman"/>
                <w:sz w:val="22"/>
                <w:lang w:eastAsia="ru-RU"/>
              </w:rPr>
              <w:t>2</w:t>
            </w:r>
          </w:p>
        </w:tc>
        <w:tc>
          <w:tcPr>
            <w:tcW w:w="2377" w:type="pct"/>
            <w:shd w:val="clear" w:color="auto" w:fill="auto"/>
            <w:vAlign w:val="center"/>
          </w:tcPr>
          <w:p w:rsidR="001B2EC1" w:rsidRPr="00A5746B" w:rsidRDefault="001B2EC1" w:rsidP="001B2EC1">
            <w:pPr>
              <w:rPr>
                <w:rFonts w:eastAsia="Times New Roman"/>
                <w:sz w:val="22"/>
                <w:lang w:eastAsia="ru-RU"/>
              </w:rPr>
            </w:pPr>
            <w:r w:rsidRPr="00A5746B">
              <w:rPr>
                <w:rFonts w:eastAsia="Times New Roman"/>
                <w:sz w:val="22"/>
                <w:lang w:eastAsia="ru-RU"/>
              </w:rPr>
              <w:t>Зона действия ООО «Удмуртская Теплосна</w:t>
            </w:r>
            <w:r w:rsidRPr="00A5746B">
              <w:rPr>
                <w:rFonts w:eastAsia="Times New Roman"/>
                <w:sz w:val="22"/>
                <w:lang w:eastAsia="ru-RU"/>
              </w:rPr>
              <w:t>б</w:t>
            </w:r>
            <w:r w:rsidRPr="00A5746B">
              <w:rPr>
                <w:rFonts w:eastAsia="Times New Roman"/>
                <w:sz w:val="22"/>
                <w:lang w:eastAsia="ru-RU"/>
              </w:rPr>
              <w:t>жающая Компания»</w:t>
            </w:r>
          </w:p>
        </w:tc>
        <w:tc>
          <w:tcPr>
            <w:tcW w:w="891" w:type="pct"/>
            <w:vAlign w:val="center"/>
          </w:tcPr>
          <w:p w:rsidR="001B2EC1" w:rsidRPr="00A5746B" w:rsidRDefault="001B2EC1" w:rsidP="001B2EC1">
            <w:pPr>
              <w:jc w:val="center"/>
              <w:rPr>
                <w:sz w:val="22"/>
              </w:rPr>
            </w:pPr>
          </w:p>
        </w:tc>
        <w:tc>
          <w:tcPr>
            <w:tcW w:w="1479" w:type="pct"/>
            <w:shd w:val="clear" w:color="auto" w:fill="auto"/>
            <w:noWrap/>
            <w:vAlign w:val="center"/>
          </w:tcPr>
          <w:p w:rsidR="001B2EC1" w:rsidRPr="00A5746B" w:rsidRDefault="001B2EC1">
            <w:pPr>
              <w:jc w:val="center"/>
              <w:rPr>
                <w:sz w:val="22"/>
              </w:rPr>
            </w:pPr>
            <w:r w:rsidRPr="00A5746B">
              <w:rPr>
                <w:sz w:val="22"/>
              </w:rPr>
              <w:t> </w:t>
            </w:r>
          </w:p>
        </w:tc>
      </w:tr>
      <w:tr w:rsidR="001B2EC1" w:rsidRPr="00A5746B" w:rsidTr="00EC2167">
        <w:tc>
          <w:tcPr>
            <w:tcW w:w="253" w:type="pct"/>
            <w:vAlign w:val="center"/>
          </w:tcPr>
          <w:p w:rsidR="001B2EC1" w:rsidRPr="00A5746B" w:rsidRDefault="001B2EC1" w:rsidP="00EC2167">
            <w:pPr>
              <w:jc w:val="center"/>
              <w:rPr>
                <w:rFonts w:eastAsia="Times New Roman"/>
                <w:sz w:val="22"/>
                <w:lang w:eastAsia="ru-RU"/>
              </w:rPr>
            </w:pPr>
            <w:r w:rsidRPr="00A5746B">
              <w:rPr>
                <w:rFonts w:eastAsia="Times New Roman"/>
                <w:sz w:val="22"/>
                <w:lang w:eastAsia="ru-RU"/>
              </w:rPr>
              <w:t>2.1</w:t>
            </w:r>
          </w:p>
        </w:tc>
        <w:tc>
          <w:tcPr>
            <w:tcW w:w="2377" w:type="pct"/>
            <w:shd w:val="clear" w:color="auto" w:fill="auto"/>
            <w:vAlign w:val="center"/>
          </w:tcPr>
          <w:p w:rsidR="001B2EC1" w:rsidRPr="00A5746B" w:rsidRDefault="001B2EC1" w:rsidP="00EC2167">
            <w:pPr>
              <w:rPr>
                <w:rFonts w:eastAsia="Times New Roman"/>
                <w:sz w:val="22"/>
                <w:lang w:eastAsia="ru-RU"/>
              </w:rPr>
            </w:pPr>
            <w:r w:rsidRPr="00A5746B">
              <w:rPr>
                <w:rFonts w:eastAsia="Times New Roman"/>
                <w:sz w:val="22"/>
                <w:lang w:eastAsia="ru-RU"/>
              </w:rPr>
              <w:t>Поэтапная замена изношенных сетей тепл</w:t>
            </w:r>
            <w:r w:rsidRPr="00A5746B">
              <w:rPr>
                <w:rFonts w:eastAsia="Times New Roman"/>
                <w:sz w:val="22"/>
                <w:lang w:eastAsia="ru-RU"/>
              </w:rPr>
              <w:t>о</w:t>
            </w:r>
            <w:r w:rsidRPr="00A5746B">
              <w:rPr>
                <w:rFonts w:eastAsia="Times New Roman"/>
                <w:sz w:val="22"/>
                <w:lang w:eastAsia="ru-RU"/>
              </w:rPr>
              <w:t>снабжения, ремонт и замена запорной арматуры</w:t>
            </w:r>
          </w:p>
        </w:tc>
        <w:tc>
          <w:tcPr>
            <w:tcW w:w="891" w:type="pct"/>
            <w:vAlign w:val="center"/>
          </w:tcPr>
          <w:p w:rsidR="001B2EC1" w:rsidRPr="00A5746B" w:rsidRDefault="001B2EC1" w:rsidP="00354E62">
            <w:pPr>
              <w:jc w:val="center"/>
              <w:rPr>
                <w:sz w:val="22"/>
              </w:rPr>
            </w:pPr>
            <w:r w:rsidRPr="00A5746B">
              <w:rPr>
                <w:sz w:val="22"/>
              </w:rPr>
              <w:t>2023-20</w:t>
            </w:r>
            <w:r w:rsidR="00354E62" w:rsidRPr="00A5746B">
              <w:rPr>
                <w:sz w:val="22"/>
              </w:rPr>
              <w:t>32</w:t>
            </w:r>
          </w:p>
        </w:tc>
        <w:tc>
          <w:tcPr>
            <w:tcW w:w="1479" w:type="pct"/>
            <w:shd w:val="clear" w:color="auto" w:fill="auto"/>
            <w:noWrap/>
            <w:vAlign w:val="center"/>
          </w:tcPr>
          <w:p w:rsidR="001B2EC1" w:rsidRPr="00A5746B" w:rsidRDefault="00354E62">
            <w:pPr>
              <w:jc w:val="center"/>
              <w:rPr>
                <w:sz w:val="22"/>
              </w:rPr>
            </w:pPr>
            <w:r w:rsidRPr="00A5746B">
              <w:rPr>
                <w:sz w:val="22"/>
              </w:rPr>
              <w:t>60</w:t>
            </w:r>
            <w:r w:rsidR="001B2EC1" w:rsidRPr="00A5746B">
              <w:rPr>
                <w:sz w:val="22"/>
              </w:rPr>
              <w:t>00,0</w:t>
            </w:r>
          </w:p>
        </w:tc>
      </w:tr>
      <w:tr w:rsidR="001B2EC1" w:rsidRPr="00A5746B" w:rsidTr="001B2EC1">
        <w:trPr>
          <w:trHeight w:val="306"/>
        </w:trPr>
        <w:tc>
          <w:tcPr>
            <w:tcW w:w="253" w:type="pct"/>
            <w:vAlign w:val="bottom"/>
          </w:tcPr>
          <w:p w:rsidR="001B2EC1" w:rsidRPr="00A5746B" w:rsidRDefault="001B2EC1" w:rsidP="0006129B">
            <w:pPr>
              <w:jc w:val="center"/>
              <w:rPr>
                <w:rFonts w:eastAsia="Times New Roman"/>
                <w:sz w:val="22"/>
                <w:lang w:eastAsia="ru-RU"/>
              </w:rPr>
            </w:pPr>
          </w:p>
        </w:tc>
        <w:tc>
          <w:tcPr>
            <w:tcW w:w="2377" w:type="pct"/>
            <w:shd w:val="clear" w:color="auto" w:fill="auto"/>
            <w:noWrap/>
            <w:vAlign w:val="bottom"/>
            <w:hideMark/>
          </w:tcPr>
          <w:p w:rsidR="001B2EC1" w:rsidRPr="00A5746B" w:rsidRDefault="001B2EC1" w:rsidP="0006129B">
            <w:pPr>
              <w:rPr>
                <w:rFonts w:eastAsia="Times New Roman"/>
                <w:b/>
                <w:bCs/>
                <w:sz w:val="22"/>
                <w:lang w:eastAsia="ru-RU"/>
              </w:rPr>
            </w:pPr>
            <w:r w:rsidRPr="00A5746B">
              <w:rPr>
                <w:rFonts w:eastAsia="Times New Roman"/>
                <w:b/>
                <w:bCs/>
                <w:sz w:val="22"/>
                <w:lang w:eastAsia="ru-RU"/>
              </w:rPr>
              <w:t>Всего:</w:t>
            </w:r>
          </w:p>
        </w:tc>
        <w:tc>
          <w:tcPr>
            <w:tcW w:w="891" w:type="pct"/>
            <w:vAlign w:val="center"/>
          </w:tcPr>
          <w:p w:rsidR="001B2EC1" w:rsidRPr="00A5746B" w:rsidRDefault="001B2EC1" w:rsidP="0006129B">
            <w:pPr>
              <w:jc w:val="center"/>
              <w:rPr>
                <w:rFonts w:eastAsia="Times New Roman"/>
                <w:sz w:val="22"/>
                <w:lang w:eastAsia="ru-RU"/>
              </w:rPr>
            </w:pPr>
          </w:p>
        </w:tc>
        <w:tc>
          <w:tcPr>
            <w:tcW w:w="1479" w:type="pct"/>
            <w:shd w:val="clear" w:color="auto" w:fill="auto"/>
            <w:noWrap/>
            <w:vAlign w:val="center"/>
          </w:tcPr>
          <w:p w:rsidR="001B2EC1" w:rsidRPr="00A5746B" w:rsidRDefault="00354E62" w:rsidP="0006129B">
            <w:pPr>
              <w:jc w:val="center"/>
              <w:rPr>
                <w:rFonts w:eastAsia="Times New Roman"/>
                <w:b/>
                <w:bCs/>
                <w:sz w:val="22"/>
                <w:lang w:eastAsia="ru-RU"/>
              </w:rPr>
            </w:pPr>
            <w:r w:rsidRPr="00A5746B">
              <w:rPr>
                <w:rFonts w:eastAsia="Times New Roman"/>
                <w:b/>
                <w:bCs/>
                <w:sz w:val="22"/>
                <w:lang w:eastAsia="ru-RU"/>
              </w:rPr>
              <w:t>225</w:t>
            </w:r>
            <w:r w:rsidR="001B2EC1" w:rsidRPr="00A5746B">
              <w:rPr>
                <w:rFonts w:eastAsia="Times New Roman"/>
                <w:b/>
                <w:bCs/>
                <w:sz w:val="22"/>
                <w:lang w:eastAsia="ru-RU"/>
              </w:rPr>
              <w:t>00,0</w:t>
            </w:r>
          </w:p>
        </w:tc>
      </w:tr>
    </w:tbl>
    <w:p w:rsidR="00EC3DD9" w:rsidRPr="00A5746B" w:rsidRDefault="00EC3DD9" w:rsidP="0006129B">
      <w:pPr>
        <w:tabs>
          <w:tab w:val="left" w:pos="0"/>
        </w:tabs>
        <w:rPr>
          <w:rFonts w:eastAsia="Times New Roman"/>
          <w:sz w:val="22"/>
          <w:szCs w:val="24"/>
          <w:lang w:eastAsia="ru-RU"/>
        </w:rPr>
      </w:pPr>
      <w:r w:rsidRPr="00A5746B">
        <w:rPr>
          <w:rFonts w:eastAsia="Times New Roman"/>
          <w:sz w:val="22"/>
          <w:szCs w:val="24"/>
          <w:lang w:eastAsia="ru-RU"/>
        </w:rPr>
        <w:t xml:space="preserve">*- Объемы инвестиций в </w:t>
      </w:r>
      <w:r w:rsidR="00CB388A" w:rsidRPr="00A5746B">
        <w:rPr>
          <w:rFonts w:eastAsia="Times New Roman"/>
          <w:sz w:val="22"/>
          <w:szCs w:val="24"/>
          <w:lang w:eastAsia="ru-RU"/>
        </w:rPr>
        <w:t>реконструкцию тепловых сетей</w:t>
      </w:r>
      <w:r w:rsidRPr="00A5746B">
        <w:rPr>
          <w:rFonts w:eastAsia="Times New Roman"/>
          <w:sz w:val="22"/>
          <w:szCs w:val="24"/>
          <w:lang w:eastAsia="ru-RU"/>
        </w:rPr>
        <w:t xml:space="preserve"> определены по укрупненным показателям на основании объектов-аналогов и должны быть уточнены на последующих стадиях проектирования.</w:t>
      </w:r>
    </w:p>
    <w:p w:rsidR="00C401C6" w:rsidRPr="00A5746B" w:rsidRDefault="00C401C6" w:rsidP="0006129B">
      <w:pPr>
        <w:pStyle w:val="Affb"/>
        <w:rPr>
          <w:lang w:eastAsia="ru-RU"/>
        </w:rPr>
      </w:pPr>
    </w:p>
    <w:p w:rsidR="004858B5" w:rsidRPr="00A5746B" w:rsidRDefault="004858B5" w:rsidP="0006129B">
      <w:pPr>
        <w:pStyle w:val="Affb"/>
        <w:rPr>
          <w:lang w:eastAsia="ru-RU"/>
        </w:rPr>
      </w:pPr>
      <w:r w:rsidRPr="00A5746B">
        <w:rPr>
          <w:lang w:eastAsia="ru-RU"/>
        </w:rPr>
        <w:t>Текущий ремонт тепловых сетей локальных котельных рекомендуется выполнять в ра</w:t>
      </w:r>
      <w:r w:rsidRPr="00A5746B">
        <w:rPr>
          <w:lang w:eastAsia="ru-RU"/>
        </w:rPr>
        <w:t>м</w:t>
      </w:r>
      <w:r w:rsidRPr="00A5746B">
        <w:rPr>
          <w:lang w:eastAsia="ru-RU"/>
        </w:rPr>
        <w:t>ках текущей деятельности обслуживающих организаций.</w:t>
      </w:r>
    </w:p>
    <w:p w:rsidR="003A7EA6" w:rsidRPr="00A5746B" w:rsidRDefault="003A7EA6" w:rsidP="0006129B">
      <w:pPr>
        <w:suppressAutoHyphens/>
        <w:ind w:firstLine="567"/>
        <w:rPr>
          <w:szCs w:val="24"/>
          <w:lang w:eastAsia="ar-SA"/>
        </w:rPr>
      </w:pPr>
      <w:r w:rsidRPr="00A5746B">
        <w:rPr>
          <w:szCs w:val="24"/>
          <w:lang w:eastAsia="ar-SA"/>
        </w:rPr>
        <w:t xml:space="preserve">Рекомендуется при новом строительстве и реконструкции существующих теплопроводов применять предизолированные трубопроводы в пенополиуретановой (ППУ) изоляции. Для сокращения времени устранения аварий на тепловых сетях и снижения выбросов теплоносителя в атмосферу и др. последствий, неразрывно связанных с авариями на теплопроводах, рекомендуется применять систему оперативно-дистанционного контроля (ОДК). </w:t>
      </w:r>
    </w:p>
    <w:p w:rsidR="00380E00" w:rsidRPr="00A5746B" w:rsidRDefault="00380E00" w:rsidP="0006129B">
      <w:pPr>
        <w:tabs>
          <w:tab w:val="left" w:pos="0"/>
        </w:tabs>
        <w:ind w:firstLine="709"/>
        <w:rPr>
          <w:rFonts w:eastAsia="Times New Roman"/>
          <w:szCs w:val="24"/>
          <w:lang w:eastAsia="ru-RU"/>
        </w:rPr>
      </w:pPr>
      <w:r w:rsidRPr="00A5746B">
        <w:rPr>
          <w:rFonts w:eastAsia="Times New Roman"/>
          <w:szCs w:val="24"/>
          <w:lang w:eastAsia="ru-RU"/>
        </w:rPr>
        <w:t>Трубы</w:t>
      </w:r>
      <w:r w:rsidR="00BB7B26" w:rsidRPr="00A5746B">
        <w:rPr>
          <w:rFonts w:eastAsia="Times New Roman"/>
          <w:szCs w:val="24"/>
          <w:lang w:eastAsia="ru-RU"/>
        </w:rPr>
        <w:t xml:space="preserve"> </w:t>
      </w:r>
      <w:r w:rsidRPr="00A5746B">
        <w:rPr>
          <w:rFonts w:eastAsia="Times New Roman"/>
          <w:szCs w:val="24"/>
          <w:lang w:eastAsia="ru-RU"/>
        </w:rPr>
        <w:t>ППУ</w:t>
      </w:r>
      <w:r w:rsidR="00835349" w:rsidRPr="00A5746B">
        <w:rPr>
          <w:rFonts w:eastAsia="Times New Roman"/>
          <w:szCs w:val="24"/>
          <w:lang w:eastAsia="ru-RU"/>
        </w:rPr>
        <w:t xml:space="preserve"> </w:t>
      </w:r>
      <w:r w:rsidRPr="00A5746B">
        <w:rPr>
          <w:rFonts w:eastAsia="Times New Roman"/>
          <w:szCs w:val="24"/>
          <w:lang w:eastAsia="ru-RU"/>
        </w:rPr>
        <w:t>изоляции</w:t>
      </w:r>
      <w:r w:rsidR="00BB7B26" w:rsidRPr="00A5746B">
        <w:rPr>
          <w:rFonts w:eastAsia="Times New Roman"/>
          <w:szCs w:val="24"/>
          <w:lang w:eastAsia="ru-RU"/>
        </w:rPr>
        <w:t xml:space="preserve"> </w:t>
      </w:r>
      <w:r w:rsidRPr="00A5746B">
        <w:rPr>
          <w:rFonts w:eastAsia="Times New Roman"/>
          <w:szCs w:val="24"/>
          <w:lang w:eastAsia="ru-RU"/>
        </w:rPr>
        <w:t>представляют</w:t>
      </w:r>
      <w:r w:rsidR="00BB7B26" w:rsidRPr="00A5746B">
        <w:rPr>
          <w:rFonts w:eastAsia="Times New Roman"/>
          <w:szCs w:val="24"/>
          <w:lang w:eastAsia="ru-RU"/>
        </w:rPr>
        <w:t xml:space="preserve"> </w:t>
      </w:r>
      <w:r w:rsidRPr="00A5746B">
        <w:rPr>
          <w:rFonts w:eastAsia="Times New Roman"/>
          <w:szCs w:val="24"/>
          <w:lang w:eastAsia="ru-RU"/>
        </w:rPr>
        <w:t>собой</w:t>
      </w:r>
      <w:r w:rsidR="00BB7B26" w:rsidRPr="00A5746B">
        <w:rPr>
          <w:rFonts w:eastAsia="Times New Roman"/>
          <w:szCs w:val="24"/>
          <w:lang w:eastAsia="ru-RU"/>
        </w:rPr>
        <w:t xml:space="preserve"> </w:t>
      </w:r>
      <w:r w:rsidRPr="00A5746B">
        <w:rPr>
          <w:rFonts w:eastAsia="Times New Roman"/>
          <w:szCs w:val="24"/>
          <w:lang w:eastAsia="ru-RU"/>
        </w:rPr>
        <w:t>трехслойную</w:t>
      </w:r>
      <w:r w:rsidR="00BB7B26" w:rsidRPr="00A5746B">
        <w:rPr>
          <w:rFonts w:eastAsia="Times New Roman"/>
          <w:szCs w:val="24"/>
          <w:lang w:eastAsia="ru-RU"/>
        </w:rPr>
        <w:t xml:space="preserve"> </w:t>
      </w:r>
      <w:r w:rsidRPr="00A5746B">
        <w:rPr>
          <w:rFonts w:eastAsia="Times New Roman"/>
          <w:szCs w:val="24"/>
          <w:lang w:eastAsia="ru-RU"/>
        </w:rPr>
        <w:t>монолитную</w:t>
      </w:r>
      <w:r w:rsidR="00BB7B26" w:rsidRPr="00A5746B">
        <w:rPr>
          <w:rFonts w:eastAsia="Times New Roman"/>
          <w:szCs w:val="24"/>
          <w:lang w:eastAsia="ru-RU"/>
        </w:rPr>
        <w:t xml:space="preserve"> </w:t>
      </w:r>
      <w:r w:rsidRPr="00A5746B">
        <w:rPr>
          <w:rFonts w:eastAsia="Times New Roman"/>
          <w:szCs w:val="24"/>
          <w:lang w:eastAsia="ru-RU"/>
        </w:rPr>
        <w:t>конструкцию, к</w:t>
      </w:r>
      <w:r w:rsidRPr="00A5746B">
        <w:rPr>
          <w:rFonts w:eastAsia="Times New Roman"/>
          <w:szCs w:val="24"/>
          <w:lang w:eastAsia="ru-RU"/>
        </w:rPr>
        <w:t>о</w:t>
      </w:r>
      <w:r w:rsidRPr="00A5746B">
        <w:rPr>
          <w:rFonts w:eastAsia="Times New Roman"/>
          <w:szCs w:val="24"/>
          <w:lang w:eastAsia="ru-RU"/>
        </w:rPr>
        <w:t xml:space="preserve">торая состоит из стальной трубы, теплоизолирующего слоя из пенополиуретана и защитной оболочки из полиэтилена. </w:t>
      </w:r>
    </w:p>
    <w:p w:rsidR="00380E00" w:rsidRPr="00A5746B" w:rsidRDefault="00380E00" w:rsidP="0006129B">
      <w:pPr>
        <w:tabs>
          <w:tab w:val="left" w:pos="0"/>
        </w:tabs>
        <w:ind w:firstLine="709"/>
        <w:rPr>
          <w:rFonts w:eastAsia="Times New Roman"/>
          <w:szCs w:val="24"/>
          <w:lang w:eastAsia="ru-RU"/>
        </w:rPr>
      </w:pPr>
      <w:r w:rsidRPr="00A5746B">
        <w:rPr>
          <w:rFonts w:eastAsia="Times New Roman"/>
          <w:szCs w:val="24"/>
          <w:lang w:eastAsia="ru-RU"/>
        </w:rPr>
        <w:t xml:space="preserve">Преимущества трубопроводов в ППУ-изоляции: </w:t>
      </w:r>
    </w:p>
    <w:p w:rsidR="00380E00" w:rsidRPr="00A5746B" w:rsidRDefault="00672191" w:rsidP="0006129B">
      <w:pPr>
        <w:tabs>
          <w:tab w:val="left" w:pos="0"/>
        </w:tabs>
        <w:ind w:firstLine="709"/>
        <w:rPr>
          <w:rFonts w:eastAsia="Times New Roman"/>
          <w:szCs w:val="24"/>
          <w:lang w:eastAsia="ru-RU"/>
        </w:rPr>
      </w:pPr>
      <w:r w:rsidRPr="00A5746B">
        <w:rPr>
          <w:rFonts w:eastAsia="Times New Roman"/>
          <w:szCs w:val="24"/>
          <w:lang w:eastAsia="ru-RU"/>
        </w:rPr>
        <w:t>1)</w:t>
      </w:r>
      <w:r w:rsidR="00BB7B26" w:rsidRPr="00A5746B">
        <w:rPr>
          <w:rFonts w:eastAsia="Times New Roman"/>
          <w:szCs w:val="24"/>
          <w:lang w:eastAsia="ru-RU"/>
        </w:rPr>
        <w:t xml:space="preserve"> </w:t>
      </w:r>
      <w:r w:rsidR="00380E00" w:rsidRPr="00A5746B">
        <w:rPr>
          <w:rFonts w:eastAsia="Times New Roman"/>
          <w:szCs w:val="24"/>
          <w:lang w:eastAsia="ru-RU"/>
        </w:rPr>
        <w:t xml:space="preserve">низкое водопоглощение пенополиуретана; </w:t>
      </w:r>
    </w:p>
    <w:p w:rsidR="00380E00" w:rsidRPr="00A5746B" w:rsidRDefault="00672191" w:rsidP="0006129B">
      <w:pPr>
        <w:tabs>
          <w:tab w:val="left" w:pos="0"/>
        </w:tabs>
        <w:ind w:firstLine="709"/>
        <w:rPr>
          <w:rFonts w:eastAsia="Times New Roman"/>
          <w:szCs w:val="24"/>
          <w:lang w:eastAsia="ru-RU"/>
        </w:rPr>
      </w:pPr>
      <w:r w:rsidRPr="00A5746B">
        <w:rPr>
          <w:rFonts w:eastAsia="Times New Roman"/>
          <w:szCs w:val="24"/>
          <w:lang w:eastAsia="ru-RU"/>
        </w:rPr>
        <w:t>2)</w:t>
      </w:r>
      <w:r w:rsidR="00BB7B26" w:rsidRPr="00A5746B">
        <w:rPr>
          <w:rFonts w:eastAsia="Times New Roman"/>
          <w:szCs w:val="24"/>
          <w:lang w:eastAsia="ru-RU"/>
        </w:rPr>
        <w:t xml:space="preserve"> </w:t>
      </w:r>
      <w:r w:rsidR="00380E00" w:rsidRPr="00A5746B">
        <w:rPr>
          <w:rFonts w:eastAsia="Times New Roman"/>
          <w:szCs w:val="24"/>
          <w:lang w:eastAsia="ru-RU"/>
        </w:rPr>
        <w:t xml:space="preserve">пенополиуретан экологически безопасен; </w:t>
      </w:r>
    </w:p>
    <w:p w:rsidR="00380E00" w:rsidRPr="00A5746B" w:rsidRDefault="00672191" w:rsidP="0006129B">
      <w:pPr>
        <w:tabs>
          <w:tab w:val="left" w:pos="0"/>
        </w:tabs>
        <w:ind w:firstLine="709"/>
        <w:rPr>
          <w:rFonts w:eastAsia="Times New Roman"/>
          <w:szCs w:val="24"/>
          <w:lang w:eastAsia="ru-RU"/>
        </w:rPr>
      </w:pPr>
      <w:r w:rsidRPr="00A5746B">
        <w:rPr>
          <w:rFonts w:eastAsia="Times New Roman"/>
          <w:szCs w:val="24"/>
          <w:lang w:eastAsia="ru-RU"/>
        </w:rPr>
        <w:t>3)</w:t>
      </w:r>
      <w:r w:rsidR="00BB7B26" w:rsidRPr="00A5746B">
        <w:rPr>
          <w:rFonts w:eastAsia="Times New Roman"/>
          <w:szCs w:val="24"/>
          <w:lang w:eastAsia="ru-RU"/>
        </w:rPr>
        <w:t xml:space="preserve"> </w:t>
      </w:r>
      <w:r w:rsidR="00380E00" w:rsidRPr="00A5746B">
        <w:rPr>
          <w:rFonts w:eastAsia="Times New Roman"/>
          <w:szCs w:val="24"/>
          <w:lang w:eastAsia="ru-RU"/>
        </w:rPr>
        <w:t xml:space="preserve">долговечность пенополиуретана; </w:t>
      </w:r>
    </w:p>
    <w:p w:rsidR="00380E00" w:rsidRPr="00A5746B" w:rsidRDefault="00672191" w:rsidP="0006129B">
      <w:pPr>
        <w:tabs>
          <w:tab w:val="left" w:pos="0"/>
        </w:tabs>
        <w:ind w:firstLine="709"/>
        <w:rPr>
          <w:rFonts w:eastAsia="Times New Roman"/>
          <w:szCs w:val="24"/>
          <w:lang w:eastAsia="ru-RU"/>
        </w:rPr>
      </w:pPr>
      <w:r w:rsidRPr="00A5746B">
        <w:rPr>
          <w:rFonts w:eastAsia="Times New Roman"/>
          <w:szCs w:val="24"/>
          <w:lang w:eastAsia="ru-RU"/>
        </w:rPr>
        <w:t>4)</w:t>
      </w:r>
      <w:r w:rsidR="00BB7B26" w:rsidRPr="00A5746B">
        <w:rPr>
          <w:rFonts w:eastAsia="Times New Roman"/>
          <w:szCs w:val="24"/>
          <w:lang w:eastAsia="ru-RU"/>
        </w:rPr>
        <w:t xml:space="preserve"> </w:t>
      </w:r>
      <w:r w:rsidR="00380E00" w:rsidRPr="00A5746B">
        <w:rPr>
          <w:rFonts w:eastAsia="Times New Roman"/>
          <w:szCs w:val="24"/>
          <w:lang w:eastAsia="ru-RU"/>
        </w:rPr>
        <w:t xml:space="preserve">низкая токсичность; </w:t>
      </w:r>
    </w:p>
    <w:p w:rsidR="00380E00" w:rsidRPr="00A5746B" w:rsidRDefault="00672191" w:rsidP="0006129B">
      <w:pPr>
        <w:tabs>
          <w:tab w:val="left" w:pos="0"/>
        </w:tabs>
        <w:ind w:firstLine="709"/>
        <w:rPr>
          <w:rFonts w:eastAsia="Times New Roman"/>
          <w:szCs w:val="24"/>
          <w:lang w:eastAsia="ru-RU"/>
        </w:rPr>
      </w:pPr>
      <w:r w:rsidRPr="00A5746B">
        <w:rPr>
          <w:rFonts w:eastAsia="Times New Roman"/>
          <w:szCs w:val="24"/>
          <w:lang w:eastAsia="ru-RU"/>
        </w:rPr>
        <w:t>5)</w:t>
      </w:r>
      <w:r w:rsidR="00BB7B26" w:rsidRPr="00A5746B">
        <w:rPr>
          <w:rFonts w:eastAsia="Times New Roman"/>
          <w:szCs w:val="24"/>
          <w:lang w:eastAsia="ru-RU"/>
        </w:rPr>
        <w:t xml:space="preserve"> </w:t>
      </w:r>
      <w:r w:rsidR="00380E00" w:rsidRPr="00A5746B">
        <w:rPr>
          <w:rFonts w:eastAsia="Times New Roman"/>
          <w:szCs w:val="24"/>
          <w:lang w:eastAsia="ru-RU"/>
        </w:rPr>
        <w:t>пенополиуретан</w:t>
      </w:r>
      <w:r w:rsidR="00BB7B26" w:rsidRPr="00A5746B">
        <w:rPr>
          <w:rFonts w:eastAsia="Times New Roman"/>
          <w:szCs w:val="24"/>
          <w:lang w:eastAsia="ru-RU"/>
        </w:rPr>
        <w:t xml:space="preserve"> </w:t>
      </w:r>
      <w:r w:rsidR="00380E00" w:rsidRPr="00A5746B">
        <w:rPr>
          <w:rFonts w:eastAsia="Times New Roman"/>
          <w:szCs w:val="24"/>
          <w:lang w:eastAsia="ru-RU"/>
        </w:rPr>
        <w:t>имеет</w:t>
      </w:r>
      <w:r w:rsidR="00BB7B26" w:rsidRPr="00A5746B">
        <w:rPr>
          <w:rFonts w:eastAsia="Times New Roman"/>
          <w:szCs w:val="24"/>
          <w:lang w:eastAsia="ru-RU"/>
        </w:rPr>
        <w:t xml:space="preserve"> </w:t>
      </w:r>
      <w:r w:rsidR="00380E00" w:rsidRPr="00A5746B">
        <w:rPr>
          <w:rFonts w:eastAsia="Times New Roman"/>
          <w:szCs w:val="24"/>
          <w:lang w:eastAsia="ru-RU"/>
        </w:rPr>
        <w:t>низкий</w:t>
      </w:r>
      <w:r w:rsidR="00BB7B26" w:rsidRPr="00A5746B">
        <w:rPr>
          <w:rFonts w:eastAsia="Times New Roman"/>
          <w:szCs w:val="24"/>
          <w:lang w:eastAsia="ru-RU"/>
        </w:rPr>
        <w:t xml:space="preserve"> </w:t>
      </w:r>
      <w:r w:rsidR="00380E00" w:rsidRPr="00A5746B">
        <w:rPr>
          <w:rFonts w:eastAsia="Times New Roman"/>
          <w:szCs w:val="24"/>
          <w:lang w:eastAsia="ru-RU"/>
        </w:rPr>
        <w:t>коэффициент</w:t>
      </w:r>
      <w:r w:rsidR="00BB7B26" w:rsidRPr="00A5746B">
        <w:rPr>
          <w:rFonts w:eastAsia="Times New Roman"/>
          <w:szCs w:val="24"/>
          <w:lang w:eastAsia="ru-RU"/>
        </w:rPr>
        <w:t xml:space="preserve"> </w:t>
      </w:r>
      <w:r w:rsidR="00380E00" w:rsidRPr="00A5746B">
        <w:rPr>
          <w:rFonts w:eastAsia="Times New Roman"/>
          <w:szCs w:val="24"/>
          <w:lang w:eastAsia="ru-RU"/>
        </w:rPr>
        <w:t>теплопроводности.</w:t>
      </w:r>
      <w:r w:rsidR="00BB7B26" w:rsidRPr="00A5746B">
        <w:rPr>
          <w:rFonts w:eastAsia="Times New Roman"/>
          <w:szCs w:val="24"/>
          <w:lang w:eastAsia="ru-RU"/>
        </w:rPr>
        <w:t xml:space="preserve"> </w:t>
      </w:r>
      <w:r w:rsidR="00380E00" w:rsidRPr="00A5746B">
        <w:rPr>
          <w:rFonts w:eastAsia="Times New Roman"/>
          <w:szCs w:val="24"/>
          <w:lang w:eastAsia="ru-RU"/>
        </w:rPr>
        <w:t>Данный</w:t>
      </w:r>
      <w:r w:rsidR="00BB7B26" w:rsidRPr="00A5746B">
        <w:rPr>
          <w:rFonts w:eastAsia="Times New Roman"/>
          <w:szCs w:val="24"/>
          <w:lang w:eastAsia="ru-RU"/>
        </w:rPr>
        <w:t xml:space="preserve"> </w:t>
      </w:r>
      <w:r w:rsidR="00380E00" w:rsidRPr="00A5746B">
        <w:rPr>
          <w:rFonts w:eastAsia="Times New Roman"/>
          <w:szCs w:val="24"/>
          <w:lang w:eastAsia="ru-RU"/>
        </w:rPr>
        <w:t>показатель</w:t>
      </w:r>
      <w:r w:rsidR="00BB7B26" w:rsidRPr="00A5746B">
        <w:rPr>
          <w:rFonts w:eastAsia="Times New Roman"/>
          <w:szCs w:val="24"/>
          <w:lang w:eastAsia="ru-RU"/>
        </w:rPr>
        <w:t xml:space="preserve"> </w:t>
      </w:r>
      <w:r w:rsidR="00380E00" w:rsidRPr="00A5746B">
        <w:rPr>
          <w:rFonts w:eastAsia="Times New Roman"/>
          <w:szCs w:val="24"/>
          <w:lang w:eastAsia="ru-RU"/>
        </w:rPr>
        <w:t>у</w:t>
      </w:r>
      <w:r w:rsidR="00BB7B26" w:rsidRPr="00A5746B">
        <w:rPr>
          <w:rFonts w:eastAsia="Times New Roman"/>
          <w:szCs w:val="24"/>
          <w:lang w:eastAsia="ru-RU"/>
        </w:rPr>
        <w:t xml:space="preserve"> </w:t>
      </w:r>
      <w:r w:rsidR="00380E00" w:rsidRPr="00A5746B">
        <w:rPr>
          <w:rFonts w:eastAsia="Times New Roman"/>
          <w:szCs w:val="24"/>
          <w:lang w:eastAsia="ru-RU"/>
        </w:rPr>
        <w:t xml:space="preserve">ППУ равен 0,019 - 0,035 Вт/м∙К; </w:t>
      </w:r>
    </w:p>
    <w:p w:rsidR="00380E00" w:rsidRPr="00A5746B" w:rsidRDefault="00672191" w:rsidP="0006129B">
      <w:pPr>
        <w:tabs>
          <w:tab w:val="left" w:pos="0"/>
        </w:tabs>
        <w:ind w:firstLine="709"/>
        <w:rPr>
          <w:rFonts w:eastAsia="Times New Roman"/>
          <w:szCs w:val="24"/>
          <w:lang w:eastAsia="ru-RU"/>
        </w:rPr>
      </w:pPr>
      <w:r w:rsidRPr="00A5746B">
        <w:rPr>
          <w:rFonts w:eastAsia="Times New Roman"/>
          <w:szCs w:val="24"/>
          <w:lang w:eastAsia="ru-RU"/>
        </w:rPr>
        <w:t>6)</w:t>
      </w:r>
      <w:r w:rsidR="00BB7B26" w:rsidRPr="00A5746B">
        <w:rPr>
          <w:rFonts w:eastAsia="Times New Roman"/>
          <w:szCs w:val="24"/>
          <w:lang w:eastAsia="ru-RU"/>
        </w:rPr>
        <w:t xml:space="preserve"> </w:t>
      </w:r>
      <w:r w:rsidR="00380E00" w:rsidRPr="00A5746B">
        <w:rPr>
          <w:rFonts w:eastAsia="Times New Roman"/>
          <w:szCs w:val="24"/>
          <w:lang w:eastAsia="ru-RU"/>
        </w:rPr>
        <w:t xml:space="preserve">высокая адгезионная прочность пенополиуретана; </w:t>
      </w:r>
    </w:p>
    <w:p w:rsidR="00380E00" w:rsidRPr="00A5746B" w:rsidRDefault="00672191" w:rsidP="0006129B">
      <w:pPr>
        <w:tabs>
          <w:tab w:val="left" w:pos="0"/>
        </w:tabs>
        <w:ind w:firstLine="709"/>
        <w:rPr>
          <w:rFonts w:eastAsia="Times New Roman"/>
          <w:szCs w:val="24"/>
          <w:lang w:eastAsia="ru-RU"/>
        </w:rPr>
      </w:pPr>
      <w:r w:rsidRPr="00A5746B">
        <w:rPr>
          <w:rFonts w:eastAsia="Times New Roman"/>
          <w:szCs w:val="24"/>
          <w:lang w:eastAsia="ru-RU"/>
        </w:rPr>
        <w:t>7)</w:t>
      </w:r>
      <w:r w:rsidR="00BB7B26" w:rsidRPr="00A5746B">
        <w:rPr>
          <w:rFonts w:eastAsia="Times New Roman"/>
          <w:szCs w:val="24"/>
          <w:lang w:eastAsia="ru-RU"/>
        </w:rPr>
        <w:t xml:space="preserve"> </w:t>
      </w:r>
      <w:r w:rsidR="00380E00" w:rsidRPr="00A5746B">
        <w:rPr>
          <w:rFonts w:eastAsia="Times New Roman"/>
          <w:szCs w:val="24"/>
          <w:lang w:eastAsia="ru-RU"/>
        </w:rPr>
        <w:t xml:space="preserve">звукопоглощение пенополиуретана; </w:t>
      </w:r>
    </w:p>
    <w:p w:rsidR="00380E00" w:rsidRPr="00A5746B" w:rsidRDefault="00672191" w:rsidP="0006129B">
      <w:pPr>
        <w:tabs>
          <w:tab w:val="left" w:pos="0"/>
        </w:tabs>
        <w:ind w:firstLine="709"/>
        <w:rPr>
          <w:rFonts w:eastAsia="Times New Roman"/>
          <w:szCs w:val="24"/>
          <w:lang w:eastAsia="ru-RU"/>
        </w:rPr>
      </w:pPr>
      <w:r w:rsidRPr="00A5746B">
        <w:rPr>
          <w:rFonts w:eastAsia="Times New Roman"/>
          <w:szCs w:val="24"/>
          <w:lang w:eastAsia="ru-RU"/>
        </w:rPr>
        <w:t>8)</w:t>
      </w:r>
      <w:r w:rsidR="00BB7B26" w:rsidRPr="00A5746B">
        <w:rPr>
          <w:rFonts w:eastAsia="Times New Roman"/>
          <w:szCs w:val="24"/>
          <w:lang w:eastAsia="ru-RU"/>
        </w:rPr>
        <w:t xml:space="preserve"> </w:t>
      </w:r>
      <w:r w:rsidR="00380E00" w:rsidRPr="00A5746B">
        <w:rPr>
          <w:rFonts w:eastAsia="Times New Roman"/>
          <w:szCs w:val="24"/>
          <w:lang w:eastAsia="ru-RU"/>
        </w:rPr>
        <w:t>пенополиуретан, нанесенные на металлическую поверхность, защищают ее от корр</w:t>
      </w:r>
      <w:r w:rsidR="00380E00" w:rsidRPr="00A5746B">
        <w:rPr>
          <w:rFonts w:eastAsia="Times New Roman"/>
          <w:szCs w:val="24"/>
          <w:lang w:eastAsia="ru-RU"/>
        </w:rPr>
        <w:t>о</w:t>
      </w:r>
      <w:r w:rsidR="00380E00" w:rsidRPr="00A5746B">
        <w:rPr>
          <w:rFonts w:eastAsia="Times New Roman"/>
          <w:szCs w:val="24"/>
          <w:lang w:eastAsia="ru-RU"/>
        </w:rPr>
        <w:t xml:space="preserve">зии; </w:t>
      </w:r>
    </w:p>
    <w:p w:rsidR="00380E00" w:rsidRPr="00A5746B" w:rsidRDefault="00672191" w:rsidP="0006129B">
      <w:pPr>
        <w:tabs>
          <w:tab w:val="left" w:pos="0"/>
        </w:tabs>
        <w:ind w:firstLine="709"/>
        <w:rPr>
          <w:rFonts w:eastAsia="Times New Roman"/>
          <w:szCs w:val="24"/>
          <w:lang w:eastAsia="ru-RU"/>
        </w:rPr>
      </w:pPr>
      <w:r w:rsidRPr="00A5746B">
        <w:rPr>
          <w:rFonts w:eastAsia="Times New Roman"/>
          <w:szCs w:val="24"/>
          <w:lang w:eastAsia="ru-RU"/>
        </w:rPr>
        <w:t>9)</w:t>
      </w:r>
      <w:r w:rsidR="00BB7B26" w:rsidRPr="00A5746B">
        <w:rPr>
          <w:rFonts w:eastAsia="Times New Roman"/>
          <w:szCs w:val="24"/>
          <w:lang w:eastAsia="ru-RU"/>
        </w:rPr>
        <w:t xml:space="preserve"> </w:t>
      </w:r>
      <w:r w:rsidR="00380E00" w:rsidRPr="00A5746B">
        <w:rPr>
          <w:rFonts w:eastAsia="Times New Roman"/>
          <w:szCs w:val="24"/>
          <w:lang w:eastAsia="ru-RU"/>
        </w:rPr>
        <w:t xml:space="preserve">ППУ сохраняет тепловую энергию в широком температурном диапазоне от </w:t>
      </w:r>
      <w:r w:rsidR="000B7BF7" w:rsidRPr="00A5746B">
        <w:rPr>
          <w:rFonts w:eastAsia="Times New Roman"/>
          <w:szCs w:val="24"/>
          <w:lang w:eastAsia="ru-RU"/>
        </w:rPr>
        <w:t xml:space="preserve">минус </w:t>
      </w:r>
      <w:r w:rsidR="00380E00" w:rsidRPr="00A5746B">
        <w:rPr>
          <w:rFonts w:eastAsia="Times New Roman"/>
          <w:szCs w:val="24"/>
          <w:lang w:eastAsia="ru-RU"/>
        </w:rPr>
        <w:t xml:space="preserve">100°до </w:t>
      </w:r>
      <w:r w:rsidR="000B7BF7" w:rsidRPr="00A5746B">
        <w:rPr>
          <w:rFonts w:eastAsia="Times New Roman"/>
          <w:szCs w:val="24"/>
          <w:lang w:eastAsia="ru-RU"/>
        </w:rPr>
        <w:t xml:space="preserve">плюс </w:t>
      </w:r>
      <w:r w:rsidR="00380E00" w:rsidRPr="00A5746B">
        <w:rPr>
          <w:rFonts w:eastAsia="Times New Roman"/>
          <w:szCs w:val="24"/>
          <w:lang w:eastAsia="ru-RU"/>
        </w:rPr>
        <w:t xml:space="preserve">140°С. </w:t>
      </w:r>
    </w:p>
    <w:p w:rsidR="005F64B1" w:rsidRPr="00A5746B" w:rsidRDefault="00380E00" w:rsidP="0006129B">
      <w:pPr>
        <w:tabs>
          <w:tab w:val="left" w:pos="0"/>
        </w:tabs>
        <w:ind w:firstLine="709"/>
        <w:rPr>
          <w:rFonts w:eastAsia="Times New Roman"/>
          <w:szCs w:val="24"/>
          <w:lang w:eastAsia="ru-RU"/>
        </w:rPr>
      </w:pPr>
      <w:r w:rsidRPr="00A5746B">
        <w:rPr>
          <w:rFonts w:eastAsia="Times New Roman"/>
          <w:szCs w:val="24"/>
          <w:lang w:eastAsia="ru-RU"/>
        </w:rPr>
        <w:lastRenderedPageBreak/>
        <w:t>Важной особенностью трубопроводов с ППУ изоляцией является встроенная электро</w:t>
      </w:r>
      <w:r w:rsidRPr="00A5746B">
        <w:rPr>
          <w:rFonts w:eastAsia="Times New Roman"/>
          <w:szCs w:val="24"/>
          <w:lang w:eastAsia="ru-RU"/>
        </w:rPr>
        <w:t>н</w:t>
      </w:r>
      <w:r w:rsidRPr="00A5746B">
        <w:rPr>
          <w:rFonts w:eastAsia="Times New Roman"/>
          <w:szCs w:val="24"/>
          <w:lang w:eastAsia="ru-RU"/>
        </w:rPr>
        <w:t>ная система оперативно дистанционного контроля (ОДК) (два сигнальных медных провода, з</w:t>
      </w:r>
      <w:r w:rsidRPr="00A5746B">
        <w:rPr>
          <w:rFonts w:eastAsia="Times New Roman"/>
          <w:szCs w:val="24"/>
          <w:lang w:eastAsia="ru-RU"/>
        </w:rPr>
        <w:t>а</w:t>
      </w:r>
      <w:r w:rsidRPr="00A5746B">
        <w:rPr>
          <w:rFonts w:eastAsia="Times New Roman"/>
          <w:szCs w:val="24"/>
          <w:lang w:eastAsia="ru-RU"/>
        </w:rPr>
        <w:t>литых в</w:t>
      </w:r>
      <w:r w:rsidR="00BB7B26" w:rsidRPr="00A5746B">
        <w:rPr>
          <w:rFonts w:eastAsia="Times New Roman"/>
          <w:szCs w:val="24"/>
          <w:lang w:eastAsia="ru-RU"/>
        </w:rPr>
        <w:t xml:space="preserve"> </w:t>
      </w:r>
      <w:r w:rsidRPr="00A5746B">
        <w:rPr>
          <w:rFonts w:eastAsia="Times New Roman"/>
          <w:szCs w:val="24"/>
          <w:lang w:eastAsia="ru-RU"/>
        </w:rPr>
        <w:t>пенополиуретановую</w:t>
      </w:r>
      <w:r w:rsidR="00BB7B26" w:rsidRPr="00A5746B">
        <w:rPr>
          <w:rFonts w:eastAsia="Times New Roman"/>
          <w:szCs w:val="24"/>
          <w:lang w:eastAsia="ru-RU"/>
        </w:rPr>
        <w:t xml:space="preserve"> </w:t>
      </w:r>
      <w:r w:rsidRPr="00A5746B">
        <w:rPr>
          <w:rFonts w:eastAsia="Times New Roman"/>
          <w:szCs w:val="24"/>
          <w:lang w:eastAsia="ru-RU"/>
        </w:rPr>
        <w:t>изоляцию</w:t>
      </w:r>
      <w:r w:rsidR="00BB7B26" w:rsidRPr="00A5746B">
        <w:rPr>
          <w:rFonts w:eastAsia="Times New Roman"/>
          <w:szCs w:val="24"/>
          <w:lang w:eastAsia="ru-RU"/>
        </w:rPr>
        <w:t xml:space="preserve"> </w:t>
      </w:r>
      <w:r w:rsidRPr="00A5746B">
        <w:rPr>
          <w:rFonts w:eastAsia="Times New Roman"/>
          <w:szCs w:val="24"/>
          <w:lang w:eastAsia="ru-RU"/>
        </w:rPr>
        <w:t>трубы,</w:t>
      </w:r>
      <w:r w:rsidR="00BB7B26" w:rsidRPr="00A5746B">
        <w:rPr>
          <w:rFonts w:eastAsia="Times New Roman"/>
          <w:szCs w:val="24"/>
          <w:lang w:eastAsia="ru-RU"/>
        </w:rPr>
        <w:t xml:space="preserve"> </w:t>
      </w:r>
      <w:r w:rsidRPr="00A5746B">
        <w:rPr>
          <w:rFonts w:eastAsia="Times New Roman"/>
          <w:szCs w:val="24"/>
          <w:lang w:eastAsia="ru-RU"/>
        </w:rPr>
        <w:t>и</w:t>
      </w:r>
      <w:r w:rsidR="00BB7B26" w:rsidRPr="00A5746B">
        <w:rPr>
          <w:rFonts w:eastAsia="Times New Roman"/>
          <w:szCs w:val="24"/>
          <w:lang w:eastAsia="ru-RU"/>
        </w:rPr>
        <w:t xml:space="preserve"> </w:t>
      </w:r>
      <w:r w:rsidRPr="00A5746B">
        <w:rPr>
          <w:rFonts w:eastAsia="Times New Roman"/>
          <w:szCs w:val="24"/>
          <w:lang w:eastAsia="ru-RU"/>
        </w:rPr>
        <w:t>электронный</w:t>
      </w:r>
      <w:r w:rsidR="00BB7B26" w:rsidRPr="00A5746B">
        <w:rPr>
          <w:rFonts w:eastAsia="Times New Roman"/>
          <w:szCs w:val="24"/>
          <w:lang w:eastAsia="ru-RU"/>
        </w:rPr>
        <w:t xml:space="preserve"> </w:t>
      </w:r>
      <w:r w:rsidRPr="00A5746B">
        <w:rPr>
          <w:rFonts w:eastAsia="Times New Roman"/>
          <w:szCs w:val="24"/>
          <w:lang w:eastAsia="ru-RU"/>
        </w:rPr>
        <w:t>детектор</w:t>
      </w:r>
      <w:r w:rsidR="00BB7B26" w:rsidRPr="00A5746B">
        <w:rPr>
          <w:rFonts w:eastAsia="Times New Roman"/>
          <w:szCs w:val="24"/>
          <w:lang w:eastAsia="ru-RU"/>
        </w:rPr>
        <w:t xml:space="preserve"> </w:t>
      </w:r>
      <w:r w:rsidRPr="00A5746B">
        <w:rPr>
          <w:rFonts w:eastAsia="Times New Roman"/>
          <w:szCs w:val="24"/>
          <w:lang w:eastAsia="ru-RU"/>
        </w:rPr>
        <w:t>повреждений),</w:t>
      </w:r>
      <w:r w:rsidR="00BB7B26" w:rsidRPr="00A5746B">
        <w:rPr>
          <w:rFonts w:eastAsia="Times New Roman"/>
          <w:szCs w:val="24"/>
          <w:lang w:eastAsia="ru-RU"/>
        </w:rPr>
        <w:t xml:space="preserve"> </w:t>
      </w:r>
      <w:r w:rsidRPr="00A5746B">
        <w:rPr>
          <w:rFonts w:eastAsia="Times New Roman"/>
          <w:szCs w:val="24"/>
          <w:lang w:eastAsia="ru-RU"/>
        </w:rPr>
        <w:t>которая позволяет</w:t>
      </w:r>
      <w:r w:rsidR="00BB7B26" w:rsidRPr="00A5746B">
        <w:rPr>
          <w:rFonts w:eastAsia="Times New Roman"/>
          <w:szCs w:val="24"/>
          <w:lang w:eastAsia="ru-RU"/>
        </w:rPr>
        <w:t xml:space="preserve"> </w:t>
      </w:r>
      <w:r w:rsidRPr="00A5746B">
        <w:rPr>
          <w:rFonts w:eastAsia="Times New Roman"/>
          <w:szCs w:val="24"/>
          <w:lang w:eastAsia="ru-RU"/>
        </w:rPr>
        <w:t>постоянно</w:t>
      </w:r>
      <w:r w:rsidR="00BB7B26" w:rsidRPr="00A5746B">
        <w:rPr>
          <w:rFonts w:eastAsia="Times New Roman"/>
          <w:szCs w:val="24"/>
          <w:lang w:eastAsia="ru-RU"/>
        </w:rPr>
        <w:t xml:space="preserve"> </w:t>
      </w:r>
      <w:r w:rsidRPr="00A5746B">
        <w:rPr>
          <w:rFonts w:eastAsia="Times New Roman"/>
          <w:szCs w:val="24"/>
          <w:lang w:eastAsia="ru-RU"/>
        </w:rPr>
        <w:t>следить</w:t>
      </w:r>
      <w:r w:rsidR="00BB7B26" w:rsidRPr="00A5746B">
        <w:rPr>
          <w:rFonts w:eastAsia="Times New Roman"/>
          <w:szCs w:val="24"/>
          <w:lang w:eastAsia="ru-RU"/>
        </w:rPr>
        <w:t xml:space="preserve"> </w:t>
      </w:r>
      <w:r w:rsidRPr="00A5746B">
        <w:rPr>
          <w:rFonts w:eastAsia="Times New Roman"/>
          <w:szCs w:val="24"/>
          <w:lang w:eastAsia="ru-RU"/>
        </w:rPr>
        <w:t>за</w:t>
      </w:r>
      <w:r w:rsidR="00BB7B26" w:rsidRPr="00A5746B">
        <w:rPr>
          <w:rFonts w:eastAsia="Times New Roman"/>
          <w:szCs w:val="24"/>
          <w:lang w:eastAsia="ru-RU"/>
        </w:rPr>
        <w:t xml:space="preserve"> </w:t>
      </w:r>
      <w:r w:rsidRPr="00A5746B">
        <w:rPr>
          <w:rFonts w:eastAsia="Times New Roman"/>
          <w:szCs w:val="24"/>
          <w:lang w:eastAsia="ru-RU"/>
        </w:rPr>
        <w:t>состоянием</w:t>
      </w:r>
      <w:r w:rsidR="00BB7B26" w:rsidRPr="00A5746B">
        <w:rPr>
          <w:rFonts w:eastAsia="Times New Roman"/>
          <w:szCs w:val="24"/>
          <w:lang w:eastAsia="ru-RU"/>
        </w:rPr>
        <w:t xml:space="preserve"> </w:t>
      </w:r>
      <w:r w:rsidRPr="00A5746B">
        <w:rPr>
          <w:rFonts w:eastAsia="Times New Roman"/>
          <w:szCs w:val="24"/>
          <w:lang w:eastAsia="ru-RU"/>
        </w:rPr>
        <w:t>(увлажнением)</w:t>
      </w:r>
      <w:r w:rsidR="00BB7B26" w:rsidRPr="00A5746B">
        <w:rPr>
          <w:rFonts w:eastAsia="Times New Roman"/>
          <w:szCs w:val="24"/>
          <w:lang w:eastAsia="ru-RU"/>
        </w:rPr>
        <w:t xml:space="preserve"> </w:t>
      </w:r>
      <w:r w:rsidRPr="00A5746B">
        <w:rPr>
          <w:rFonts w:eastAsia="Times New Roman"/>
          <w:szCs w:val="24"/>
          <w:lang w:eastAsia="ru-RU"/>
        </w:rPr>
        <w:t>изоляции</w:t>
      </w:r>
      <w:r w:rsidR="00BB7B26" w:rsidRPr="00A5746B">
        <w:rPr>
          <w:rFonts w:eastAsia="Times New Roman"/>
          <w:szCs w:val="24"/>
          <w:lang w:eastAsia="ru-RU"/>
        </w:rPr>
        <w:t xml:space="preserve"> </w:t>
      </w:r>
      <w:r w:rsidRPr="00A5746B">
        <w:rPr>
          <w:rFonts w:eastAsia="Times New Roman"/>
          <w:szCs w:val="24"/>
          <w:lang w:eastAsia="ru-RU"/>
        </w:rPr>
        <w:t>теплотрассы</w:t>
      </w:r>
      <w:r w:rsidR="00BB7B26" w:rsidRPr="00A5746B">
        <w:rPr>
          <w:rFonts w:eastAsia="Times New Roman"/>
          <w:szCs w:val="24"/>
          <w:lang w:eastAsia="ru-RU"/>
        </w:rPr>
        <w:t xml:space="preserve"> </w:t>
      </w:r>
      <w:r w:rsidRPr="00A5746B">
        <w:rPr>
          <w:rFonts w:eastAsia="Times New Roman"/>
          <w:szCs w:val="24"/>
          <w:lang w:eastAsia="ru-RU"/>
        </w:rPr>
        <w:t>длинной до 2500 м. При этом место повреждения изоляции трубопровода устанавливается с точностью до одного метра с помощью импульсного рефлектометра.</w:t>
      </w:r>
    </w:p>
    <w:p w:rsidR="00426D24" w:rsidRPr="00A5746B" w:rsidRDefault="00835349" w:rsidP="0006129B">
      <w:pPr>
        <w:pStyle w:val="21"/>
        <w:spacing w:line="240" w:lineRule="auto"/>
        <w:rPr>
          <w:lang w:eastAsia="ru-RU"/>
        </w:rPr>
      </w:pPr>
      <w:bookmarkStart w:id="251" w:name="_Toc121588554"/>
      <w:r w:rsidRPr="00A5746B">
        <w:rPr>
          <w:lang w:eastAsia="ru-RU"/>
        </w:rPr>
        <w:t>8.8</w:t>
      </w:r>
      <w:r w:rsidR="00426D24" w:rsidRPr="00A5746B">
        <w:rPr>
          <w:lang w:eastAsia="ru-RU"/>
        </w:rPr>
        <w:t xml:space="preserve"> </w:t>
      </w:r>
      <w:r w:rsidR="005D4352" w:rsidRPr="00A5746B">
        <w:t>П</w:t>
      </w:r>
      <w:r w:rsidRPr="00A5746B">
        <w:rPr>
          <w:rStyle w:val="ed"/>
        </w:rPr>
        <w:t>редложени</w:t>
      </w:r>
      <w:r w:rsidR="005D4352" w:rsidRPr="00A5746B">
        <w:rPr>
          <w:rStyle w:val="ed"/>
        </w:rPr>
        <w:t>я</w:t>
      </w:r>
      <w:r w:rsidR="00B35576" w:rsidRPr="00A5746B">
        <w:rPr>
          <w:lang w:eastAsia="ru-RU"/>
        </w:rPr>
        <w:t xml:space="preserve"> по строительству, реконструкции и (или) модернизации насосных станций</w:t>
      </w:r>
      <w:bookmarkEnd w:id="251"/>
    </w:p>
    <w:p w:rsidR="00550A25" w:rsidRPr="00A5746B" w:rsidRDefault="004E4FD0" w:rsidP="0006129B">
      <w:pPr>
        <w:ind w:firstLine="709"/>
        <w:rPr>
          <w:szCs w:val="24"/>
          <w:lang w:eastAsia="ar-SA"/>
        </w:rPr>
      </w:pPr>
      <w:r w:rsidRPr="00A5746B">
        <w:rPr>
          <w:szCs w:val="24"/>
          <w:lang w:eastAsia="ar-SA"/>
        </w:rPr>
        <w:t>При проектировании новых и реконструкции действующих тепловых сетей не выявлена необходимость строительства насосных станций.</w:t>
      </w:r>
    </w:p>
    <w:p w:rsidR="004D6EBA" w:rsidRPr="00A5746B" w:rsidRDefault="004D6EBA" w:rsidP="0006129B">
      <w:pPr>
        <w:pStyle w:val="21"/>
        <w:spacing w:line="240" w:lineRule="auto"/>
      </w:pPr>
      <w:bookmarkStart w:id="252" w:name="_Toc36648961"/>
      <w:bookmarkStart w:id="253" w:name="_Toc121588555"/>
      <w:r w:rsidRPr="00A5746B">
        <w:t>8.</w:t>
      </w:r>
      <w:r w:rsidR="00835349" w:rsidRPr="00A5746B">
        <w:t>9</w:t>
      </w:r>
      <w:r w:rsidRPr="00A5746B">
        <w:t xml:space="preserve"> Состав изменений </w:t>
      </w:r>
      <w:bookmarkEnd w:id="252"/>
      <w:r w:rsidR="00540956" w:rsidRPr="00A5746B">
        <w:t>выполненных в доработанной и (или) актуализированной схеме теплоснабжения</w:t>
      </w:r>
      <w:bookmarkEnd w:id="253"/>
    </w:p>
    <w:p w:rsidR="00DD0BFB" w:rsidRPr="00A5746B" w:rsidRDefault="0012675A" w:rsidP="0006129B">
      <w:pPr>
        <w:ind w:firstLine="567"/>
      </w:pPr>
      <w:r w:rsidRPr="00A5746B">
        <w:t xml:space="preserve">Глава разработана </w:t>
      </w:r>
      <w:r w:rsidR="003F7AC4" w:rsidRPr="00A5746B">
        <w:t xml:space="preserve">в соответствии </w:t>
      </w:r>
      <w:r w:rsidR="00DD0BFB" w:rsidRPr="00A5746B">
        <w:t xml:space="preserve">с действующей редакцией </w:t>
      </w:r>
      <w:r w:rsidR="00C879D3" w:rsidRPr="00A5746B">
        <w:t>Постановления Правител</w:t>
      </w:r>
      <w:r w:rsidR="00C879D3" w:rsidRPr="00A5746B">
        <w:t>ь</w:t>
      </w:r>
      <w:r w:rsidR="00C879D3" w:rsidRPr="00A5746B">
        <w:t>ства РФ от 22.02.2012 № 154</w:t>
      </w:r>
      <w:r w:rsidR="003F3107" w:rsidRPr="00A5746B">
        <w:t xml:space="preserve"> </w:t>
      </w:r>
      <w:r w:rsidR="00DD0BFB" w:rsidRPr="00A5746B">
        <w:t xml:space="preserve">«О требованиях к схемам теплоснабжения, порядку их </w:t>
      </w:r>
      <w:r w:rsidR="008E4EBE" w:rsidRPr="00A5746B">
        <w:t>разработки</w:t>
      </w:r>
      <w:r w:rsidR="00DD0BFB" w:rsidRPr="00A5746B">
        <w:t xml:space="preserve"> и утверждения» </w:t>
      </w:r>
      <w:r w:rsidR="00C6704F" w:rsidRPr="00A5746B">
        <w:t xml:space="preserve">(в редакции </w:t>
      </w:r>
      <w:r w:rsidR="007010E8" w:rsidRPr="00A5746B">
        <w:t>Постановлений Правительства РФ</w:t>
      </w:r>
      <w:r w:rsidR="00DD0BFB" w:rsidRPr="00A5746B">
        <w:t xml:space="preserve"> от 07.10.2014 № 1016, от 18.03.2016 № 208, от 23.03.2016 № 229, от 12.07.2016 № 666, от 03.04.2018 № 405, от 16.03.2019 № </w:t>
      </w:r>
      <w:r w:rsidR="00127490" w:rsidRPr="00A5746B">
        <w:t>276) и Методическими указаниями (</w:t>
      </w:r>
      <w:r w:rsidR="003965AF" w:rsidRPr="00A5746B">
        <w:t>утв. Приказом Минэнерго России от 05.03.2019 № 212 «Об утверждении Методических указаний по разработке схем теплоснабжения»</w:t>
      </w:r>
      <w:r w:rsidR="00127490" w:rsidRPr="00A5746B">
        <w:t>).</w:t>
      </w:r>
    </w:p>
    <w:p w:rsidR="00097E6E" w:rsidRPr="00A5746B" w:rsidRDefault="00097E6E" w:rsidP="0006129B">
      <w:pPr>
        <w:suppressAutoHyphens/>
        <w:ind w:firstLine="567"/>
        <w:rPr>
          <w:szCs w:val="24"/>
          <w:lang w:eastAsia="ar-SA"/>
        </w:rPr>
      </w:pPr>
    </w:p>
    <w:p w:rsidR="009A0B33" w:rsidRPr="00A5746B" w:rsidRDefault="009A0B33" w:rsidP="0006129B">
      <w:pPr>
        <w:suppressAutoHyphens/>
        <w:ind w:firstLine="567"/>
        <w:rPr>
          <w:szCs w:val="24"/>
          <w:lang w:eastAsia="ar-SA"/>
        </w:rPr>
        <w:sectPr w:rsidR="009A0B33" w:rsidRPr="00A5746B" w:rsidSect="003B765F">
          <w:pgSz w:w="11906" w:h="16838"/>
          <w:pgMar w:top="1134" w:right="851" w:bottom="1134" w:left="1134" w:header="708" w:footer="708" w:gutter="0"/>
          <w:cols w:space="708"/>
          <w:docGrid w:linePitch="360"/>
        </w:sectPr>
      </w:pPr>
    </w:p>
    <w:p w:rsidR="00AA1C4D" w:rsidRPr="00A5746B" w:rsidRDefault="00AA1C4D" w:rsidP="00AA1C4D">
      <w:pPr>
        <w:pStyle w:val="1"/>
        <w:rPr>
          <w:szCs w:val="24"/>
          <w:lang w:eastAsia="ar-SA"/>
        </w:rPr>
      </w:pPr>
      <w:bookmarkStart w:id="254" w:name="_Toc107161964"/>
      <w:bookmarkStart w:id="255" w:name="_Toc107604595"/>
      <w:bookmarkStart w:id="256" w:name="_Toc121588556"/>
      <w:bookmarkStart w:id="257" w:name="_Toc343877038"/>
      <w:bookmarkStart w:id="258" w:name="_Toc422303799"/>
      <w:r w:rsidRPr="00A5746B">
        <w:lastRenderedPageBreak/>
        <w:t xml:space="preserve">ГЛАВА 9 </w:t>
      </w:r>
      <w:r w:rsidRPr="00A5746B">
        <w:rPr>
          <w:shd w:val="clear" w:color="auto" w:fill="FFFFFF"/>
        </w:rPr>
        <w:t>Предложения по переводу открытых систем теплоснабж</w:t>
      </w:r>
      <w:r w:rsidRPr="00A5746B">
        <w:rPr>
          <w:shd w:val="clear" w:color="auto" w:fill="FFFFFF"/>
        </w:rPr>
        <w:t>е</w:t>
      </w:r>
      <w:r w:rsidRPr="00A5746B">
        <w:rPr>
          <w:shd w:val="clear" w:color="auto" w:fill="FFFFFF"/>
        </w:rPr>
        <w:t>ния (горячего водоснабжения), отдельных участков таких систем на закрытые системы горячего водоснабжения</w:t>
      </w:r>
      <w:bookmarkEnd w:id="254"/>
      <w:bookmarkEnd w:id="255"/>
      <w:bookmarkEnd w:id="256"/>
    </w:p>
    <w:p w:rsidR="00AA1C4D" w:rsidRPr="00A5746B" w:rsidRDefault="00AA1C4D" w:rsidP="00AA1C4D">
      <w:pPr>
        <w:pStyle w:val="21"/>
        <w:spacing w:line="240" w:lineRule="auto"/>
        <w:rPr>
          <w:lang w:eastAsia="zh-CN"/>
        </w:rPr>
      </w:pPr>
      <w:bookmarkStart w:id="259" w:name="_Toc107161965"/>
      <w:bookmarkStart w:id="260" w:name="_Toc107604596"/>
      <w:bookmarkStart w:id="261" w:name="_Toc121588557"/>
      <w:r w:rsidRPr="00A5746B">
        <w:rPr>
          <w:lang w:eastAsia="zh-CN"/>
        </w:rPr>
        <w:t>9.1 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w:t>
      </w:r>
      <w:r w:rsidRPr="00A5746B">
        <w:rPr>
          <w:lang w:eastAsia="zh-CN"/>
        </w:rPr>
        <w:t>и</w:t>
      </w:r>
      <w:r w:rsidRPr="00A5746B">
        <w:rPr>
          <w:lang w:eastAsia="zh-CN"/>
        </w:rPr>
        <w:t>стеме теплоснабжения (горячего водоснабжения), отдельным участкам такой системы, на закрытую систему горячего водоснабжения</w:t>
      </w:r>
      <w:bookmarkEnd w:id="259"/>
      <w:bookmarkEnd w:id="260"/>
      <w:bookmarkEnd w:id="261"/>
    </w:p>
    <w:p w:rsidR="001B2EC1" w:rsidRPr="00A5746B" w:rsidRDefault="001B2EC1" w:rsidP="001B2EC1">
      <w:pPr>
        <w:pStyle w:val="Affb"/>
        <w:rPr>
          <w:szCs w:val="24"/>
        </w:rPr>
      </w:pPr>
      <w:bookmarkStart w:id="262" w:name="_Toc107161966"/>
      <w:bookmarkStart w:id="263" w:name="_Toc107604597"/>
      <w:r w:rsidRPr="00A5746B">
        <w:t>В зоне действия котельной (п.Яр, ул. Ф.Васильева, 6а) предусмотрено горячее водосна</w:t>
      </w:r>
      <w:r w:rsidRPr="00A5746B">
        <w:t>б</w:t>
      </w:r>
      <w:r w:rsidRPr="00A5746B">
        <w:t xml:space="preserve">жение, система теплоснабжения - закрытая. Подогрев воды для нужд ГВС осуществляется на котельной с использованием теплообменного оборудования. </w:t>
      </w:r>
      <w:r w:rsidRPr="00A5746B">
        <w:rPr>
          <w:szCs w:val="24"/>
        </w:rPr>
        <w:t>Тепловые сети котельной выпо</w:t>
      </w:r>
      <w:r w:rsidRPr="00A5746B">
        <w:rPr>
          <w:szCs w:val="24"/>
        </w:rPr>
        <w:t>л</w:t>
      </w:r>
      <w:r w:rsidRPr="00A5746B">
        <w:rPr>
          <w:szCs w:val="24"/>
        </w:rPr>
        <w:t xml:space="preserve">нены в 4-х трубном исполнении. </w:t>
      </w:r>
    </w:p>
    <w:p w:rsidR="001B2EC1" w:rsidRPr="00A5746B" w:rsidRDefault="001B2EC1" w:rsidP="001B2EC1">
      <w:pPr>
        <w:pStyle w:val="Affb"/>
        <w:rPr>
          <w:szCs w:val="24"/>
        </w:rPr>
      </w:pPr>
      <w:r w:rsidRPr="00A5746B">
        <w:rPr>
          <w:szCs w:val="24"/>
        </w:rPr>
        <w:t>Централизованное горячее водоснабжение на территории округа с использованием откр</w:t>
      </w:r>
      <w:r w:rsidRPr="00A5746B">
        <w:rPr>
          <w:szCs w:val="24"/>
        </w:rPr>
        <w:t>ы</w:t>
      </w:r>
      <w:r w:rsidRPr="00A5746B">
        <w:rPr>
          <w:szCs w:val="24"/>
        </w:rPr>
        <w:t>тых схем теплоснабжения не осуществляется.</w:t>
      </w:r>
    </w:p>
    <w:p w:rsidR="00AA1C4D" w:rsidRPr="00A5746B" w:rsidRDefault="00AA1C4D" w:rsidP="00AA1C4D">
      <w:pPr>
        <w:pStyle w:val="21"/>
        <w:spacing w:line="240" w:lineRule="auto"/>
      </w:pPr>
      <w:bookmarkStart w:id="264" w:name="_Toc121588558"/>
      <w:r w:rsidRPr="00A5746B">
        <w:t>9.2 Обоснование и пересмотр графика температур теплоносителя и его расхода в открытой системе теплоснабжения (горячего водоснабжения)</w:t>
      </w:r>
      <w:bookmarkEnd w:id="262"/>
      <w:bookmarkEnd w:id="263"/>
      <w:bookmarkEnd w:id="264"/>
    </w:p>
    <w:p w:rsidR="009531F0" w:rsidRPr="00A5746B" w:rsidRDefault="009531F0" w:rsidP="009531F0">
      <w:pPr>
        <w:pStyle w:val="Affb"/>
        <w:rPr>
          <w:szCs w:val="24"/>
        </w:rPr>
      </w:pPr>
      <w:bookmarkStart w:id="265" w:name="_Toc107161967"/>
      <w:bookmarkStart w:id="266" w:name="_Toc107604598"/>
      <w:r w:rsidRPr="00A5746B">
        <w:rPr>
          <w:szCs w:val="24"/>
        </w:rPr>
        <w:t xml:space="preserve">Централизованное горячее водоснабжение на территории </w:t>
      </w:r>
      <w:r w:rsidR="00FE6FCF" w:rsidRPr="00A5746B">
        <w:rPr>
          <w:szCs w:val="24"/>
        </w:rPr>
        <w:t>округа</w:t>
      </w:r>
      <w:r w:rsidRPr="00A5746B">
        <w:rPr>
          <w:szCs w:val="24"/>
        </w:rPr>
        <w:t xml:space="preserve"> с использованием откр</w:t>
      </w:r>
      <w:r w:rsidRPr="00A5746B">
        <w:rPr>
          <w:szCs w:val="24"/>
        </w:rPr>
        <w:t>ы</w:t>
      </w:r>
      <w:r w:rsidRPr="00A5746B">
        <w:rPr>
          <w:szCs w:val="24"/>
        </w:rPr>
        <w:t>тых схем теплоснабжения не осуществляется.</w:t>
      </w:r>
    </w:p>
    <w:p w:rsidR="00AA1C4D" w:rsidRPr="00A5746B" w:rsidRDefault="00AA1C4D" w:rsidP="00AA1C4D">
      <w:pPr>
        <w:pStyle w:val="21"/>
        <w:spacing w:line="240" w:lineRule="auto"/>
        <w:rPr>
          <w:lang w:eastAsia="zh-CN"/>
        </w:rPr>
      </w:pPr>
      <w:bookmarkStart w:id="267" w:name="_Toc121588559"/>
      <w:r w:rsidRPr="00A5746B">
        <w:rPr>
          <w:lang w:eastAsia="zh-CN"/>
        </w:rPr>
        <w:t>9.3 Предложения по реконструкции тепловых сетей в открытых системах тепл</w:t>
      </w:r>
      <w:r w:rsidRPr="00A5746B">
        <w:rPr>
          <w:lang w:eastAsia="zh-CN"/>
        </w:rPr>
        <w:t>о</w:t>
      </w:r>
      <w:r w:rsidRPr="00A5746B">
        <w:rPr>
          <w:lang w:eastAsia="zh-CN"/>
        </w:rPr>
        <w:t>снабжения (горячего водоснабжения), на отдельных участках таких систем, обеспечив</w:t>
      </w:r>
      <w:r w:rsidRPr="00A5746B">
        <w:rPr>
          <w:lang w:eastAsia="zh-CN"/>
        </w:rPr>
        <w:t>а</w:t>
      </w:r>
      <w:r w:rsidRPr="00A5746B">
        <w:rPr>
          <w:lang w:eastAsia="zh-CN"/>
        </w:rPr>
        <w:t>ющих передачу тепловой энергии к потребителям</w:t>
      </w:r>
      <w:bookmarkEnd w:id="265"/>
      <w:bookmarkEnd w:id="266"/>
      <w:bookmarkEnd w:id="267"/>
    </w:p>
    <w:p w:rsidR="009531F0" w:rsidRPr="00A5746B" w:rsidRDefault="009531F0" w:rsidP="009531F0">
      <w:pPr>
        <w:pStyle w:val="Affb"/>
        <w:rPr>
          <w:szCs w:val="24"/>
        </w:rPr>
      </w:pPr>
      <w:bookmarkStart w:id="268" w:name="_Toc107161968"/>
      <w:bookmarkStart w:id="269" w:name="_Toc107604599"/>
      <w:r w:rsidRPr="00A5746B">
        <w:rPr>
          <w:szCs w:val="24"/>
        </w:rPr>
        <w:t xml:space="preserve">Централизованное горячее водоснабжение на территории </w:t>
      </w:r>
      <w:r w:rsidR="00FE6FCF" w:rsidRPr="00A5746B">
        <w:rPr>
          <w:szCs w:val="24"/>
        </w:rPr>
        <w:t>округа</w:t>
      </w:r>
      <w:r w:rsidRPr="00A5746B">
        <w:rPr>
          <w:szCs w:val="24"/>
        </w:rPr>
        <w:t xml:space="preserve"> с использованием откр</w:t>
      </w:r>
      <w:r w:rsidRPr="00A5746B">
        <w:rPr>
          <w:szCs w:val="24"/>
        </w:rPr>
        <w:t>ы</w:t>
      </w:r>
      <w:r w:rsidRPr="00A5746B">
        <w:rPr>
          <w:szCs w:val="24"/>
        </w:rPr>
        <w:t>тых схем теплоснабжения не осуществляется.</w:t>
      </w:r>
    </w:p>
    <w:p w:rsidR="00AA1C4D" w:rsidRPr="00A5746B" w:rsidRDefault="00AA1C4D" w:rsidP="00AA1C4D">
      <w:pPr>
        <w:pStyle w:val="21"/>
        <w:spacing w:line="240" w:lineRule="auto"/>
        <w:rPr>
          <w:lang w:eastAsia="zh-CN"/>
        </w:rPr>
      </w:pPr>
      <w:bookmarkStart w:id="270" w:name="_Toc121588560"/>
      <w:r w:rsidRPr="00A5746B">
        <w:rPr>
          <w:lang w:eastAsia="zh-CN"/>
        </w:rPr>
        <w:t>9.4 Расчет потребности инвестиций для перевода открытых систем теплоснабжения (горячего водоснабжения), отдельных участков</w:t>
      </w:r>
      <w:r w:rsidR="00FE6FCF" w:rsidRPr="00A5746B">
        <w:rPr>
          <w:lang w:eastAsia="zh-CN"/>
        </w:rPr>
        <w:t xml:space="preserve"> таких систем на закрытые систе</w:t>
      </w:r>
      <w:r w:rsidRPr="00A5746B">
        <w:rPr>
          <w:lang w:eastAsia="zh-CN"/>
        </w:rPr>
        <w:t>мы гор</w:t>
      </w:r>
      <w:r w:rsidRPr="00A5746B">
        <w:rPr>
          <w:lang w:eastAsia="zh-CN"/>
        </w:rPr>
        <w:t>я</w:t>
      </w:r>
      <w:r w:rsidRPr="00A5746B">
        <w:rPr>
          <w:lang w:eastAsia="zh-CN"/>
        </w:rPr>
        <w:t>чего водоснабжения</w:t>
      </w:r>
      <w:bookmarkEnd w:id="268"/>
      <w:bookmarkEnd w:id="269"/>
      <w:bookmarkEnd w:id="270"/>
    </w:p>
    <w:p w:rsidR="009531F0" w:rsidRPr="00A5746B" w:rsidRDefault="009531F0" w:rsidP="009531F0">
      <w:pPr>
        <w:pStyle w:val="Affb"/>
        <w:rPr>
          <w:szCs w:val="24"/>
        </w:rPr>
      </w:pPr>
      <w:bookmarkStart w:id="271" w:name="_Toc107161969"/>
      <w:bookmarkStart w:id="272" w:name="_Toc107604600"/>
      <w:r w:rsidRPr="00A5746B">
        <w:rPr>
          <w:szCs w:val="24"/>
        </w:rPr>
        <w:t xml:space="preserve">Централизованное горячее водоснабжение на территории </w:t>
      </w:r>
      <w:r w:rsidR="00FE6FCF" w:rsidRPr="00A5746B">
        <w:rPr>
          <w:szCs w:val="24"/>
        </w:rPr>
        <w:t>округа</w:t>
      </w:r>
      <w:r w:rsidRPr="00A5746B">
        <w:rPr>
          <w:szCs w:val="24"/>
        </w:rPr>
        <w:t xml:space="preserve"> с использованием откр</w:t>
      </w:r>
      <w:r w:rsidRPr="00A5746B">
        <w:rPr>
          <w:szCs w:val="24"/>
        </w:rPr>
        <w:t>ы</w:t>
      </w:r>
      <w:r w:rsidRPr="00A5746B">
        <w:rPr>
          <w:szCs w:val="24"/>
        </w:rPr>
        <w:t>тых схем теплоснабжения не осуществляется.</w:t>
      </w:r>
    </w:p>
    <w:p w:rsidR="00AA1C4D" w:rsidRPr="00A5746B" w:rsidRDefault="00AA1C4D" w:rsidP="00AA1C4D">
      <w:pPr>
        <w:pStyle w:val="21"/>
        <w:spacing w:line="240" w:lineRule="auto"/>
        <w:rPr>
          <w:lang w:eastAsia="zh-CN"/>
        </w:rPr>
      </w:pPr>
      <w:bookmarkStart w:id="273" w:name="_Toc121588561"/>
      <w:r w:rsidRPr="00A5746B">
        <w:rPr>
          <w:lang w:eastAsia="zh-CN"/>
        </w:rPr>
        <w:t>9.5 Оценка экономической эффективности мероприятий по переводу открытых с</w:t>
      </w:r>
      <w:r w:rsidRPr="00A5746B">
        <w:rPr>
          <w:lang w:eastAsia="zh-CN"/>
        </w:rPr>
        <w:t>и</w:t>
      </w:r>
      <w:r w:rsidRPr="00A5746B">
        <w:rPr>
          <w:lang w:eastAsia="zh-CN"/>
        </w:rPr>
        <w:t>стем теплоснабжения (горячего водоснабжения), отдельных участков таких систем на з</w:t>
      </w:r>
      <w:r w:rsidRPr="00A5746B">
        <w:rPr>
          <w:lang w:eastAsia="zh-CN"/>
        </w:rPr>
        <w:t>а</w:t>
      </w:r>
      <w:r w:rsidRPr="00A5746B">
        <w:rPr>
          <w:lang w:eastAsia="zh-CN"/>
        </w:rPr>
        <w:t>крытые системы горячего водоснабжения</w:t>
      </w:r>
      <w:bookmarkEnd w:id="271"/>
      <w:bookmarkEnd w:id="272"/>
      <w:bookmarkEnd w:id="273"/>
    </w:p>
    <w:p w:rsidR="009531F0" w:rsidRPr="00A5746B" w:rsidRDefault="009531F0" w:rsidP="009531F0">
      <w:pPr>
        <w:pStyle w:val="Affb"/>
        <w:rPr>
          <w:szCs w:val="24"/>
        </w:rPr>
      </w:pPr>
      <w:bookmarkStart w:id="274" w:name="_Toc107161970"/>
      <w:bookmarkStart w:id="275" w:name="_Toc107604601"/>
      <w:r w:rsidRPr="00A5746B">
        <w:rPr>
          <w:szCs w:val="24"/>
        </w:rPr>
        <w:t xml:space="preserve">Централизованное горячее водоснабжение на территории </w:t>
      </w:r>
      <w:r w:rsidR="00FE6FCF" w:rsidRPr="00A5746B">
        <w:rPr>
          <w:szCs w:val="24"/>
        </w:rPr>
        <w:t>округа</w:t>
      </w:r>
      <w:r w:rsidRPr="00A5746B">
        <w:rPr>
          <w:szCs w:val="24"/>
        </w:rPr>
        <w:t xml:space="preserve"> с использованием откр</w:t>
      </w:r>
      <w:r w:rsidRPr="00A5746B">
        <w:rPr>
          <w:szCs w:val="24"/>
        </w:rPr>
        <w:t>ы</w:t>
      </w:r>
      <w:r w:rsidRPr="00A5746B">
        <w:rPr>
          <w:szCs w:val="24"/>
        </w:rPr>
        <w:t>тых схем теплоснабжения не осуществляется.</w:t>
      </w:r>
    </w:p>
    <w:p w:rsidR="00AA1C4D" w:rsidRPr="00A5746B" w:rsidRDefault="00AA1C4D" w:rsidP="00AA1C4D">
      <w:pPr>
        <w:pStyle w:val="21"/>
        <w:spacing w:line="240" w:lineRule="auto"/>
        <w:rPr>
          <w:lang w:eastAsia="zh-CN"/>
        </w:rPr>
      </w:pPr>
      <w:bookmarkStart w:id="276" w:name="_Toc121588562"/>
      <w:r w:rsidRPr="00A5746B">
        <w:rPr>
          <w:lang w:eastAsia="zh-CN"/>
        </w:rPr>
        <w:t>9.6 Расчет ценовых (тарифных) последствий для потребителей в случае реализации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bookmarkEnd w:id="274"/>
      <w:bookmarkEnd w:id="275"/>
      <w:bookmarkEnd w:id="276"/>
    </w:p>
    <w:p w:rsidR="009531F0" w:rsidRPr="00A5746B" w:rsidRDefault="009531F0" w:rsidP="009531F0">
      <w:pPr>
        <w:pStyle w:val="Affb"/>
        <w:rPr>
          <w:szCs w:val="24"/>
        </w:rPr>
      </w:pPr>
      <w:r w:rsidRPr="00A5746B">
        <w:rPr>
          <w:szCs w:val="24"/>
        </w:rPr>
        <w:t xml:space="preserve">Централизованное горячее водоснабжение на территории </w:t>
      </w:r>
      <w:r w:rsidR="00FE6FCF" w:rsidRPr="00A5746B">
        <w:rPr>
          <w:szCs w:val="24"/>
        </w:rPr>
        <w:t>округа</w:t>
      </w:r>
      <w:r w:rsidRPr="00A5746B">
        <w:rPr>
          <w:szCs w:val="24"/>
        </w:rPr>
        <w:t xml:space="preserve"> с использованием откр</w:t>
      </w:r>
      <w:r w:rsidRPr="00A5746B">
        <w:rPr>
          <w:szCs w:val="24"/>
        </w:rPr>
        <w:t>ы</w:t>
      </w:r>
      <w:r w:rsidRPr="00A5746B">
        <w:rPr>
          <w:szCs w:val="24"/>
        </w:rPr>
        <w:t>тых схем теплоснабжения не осуществляется.</w:t>
      </w:r>
    </w:p>
    <w:p w:rsidR="00F27BAD" w:rsidRPr="00A5746B" w:rsidRDefault="00F27BAD" w:rsidP="0006129B">
      <w:pPr>
        <w:tabs>
          <w:tab w:val="left" w:pos="0"/>
        </w:tabs>
        <w:ind w:firstLine="709"/>
        <w:rPr>
          <w:rFonts w:eastAsia="Times New Roman"/>
          <w:bCs/>
          <w:szCs w:val="24"/>
          <w:lang w:eastAsia="ru-RU"/>
        </w:rPr>
      </w:pPr>
    </w:p>
    <w:p w:rsidR="00F27BAD" w:rsidRPr="00A5746B" w:rsidRDefault="00F27BAD" w:rsidP="0006129B">
      <w:pPr>
        <w:tabs>
          <w:tab w:val="left" w:pos="0"/>
        </w:tabs>
        <w:ind w:firstLine="709"/>
        <w:rPr>
          <w:rFonts w:eastAsia="Times New Roman"/>
          <w:szCs w:val="24"/>
          <w:lang w:eastAsia="ru-RU"/>
        </w:rPr>
        <w:sectPr w:rsidR="00F27BAD" w:rsidRPr="00A5746B" w:rsidSect="003B765F">
          <w:pgSz w:w="11906" w:h="16838"/>
          <w:pgMar w:top="1134" w:right="851" w:bottom="1134" w:left="1134" w:header="708" w:footer="708" w:gutter="0"/>
          <w:cols w:space="708"/>
          <w:docGrid w:linePitch="360"/>
        </w:sectPr>
      </w:pPr>
    </w:p>
    <w:p w:rsidR="001E0359" w:rsidRPr="00A5746B" w:rsidRDefault="001E0359" w:rsidP="0006129B">
      <w:pPr>
        <w:pStyle w:val="1"/>
      </w:pPr>
      <w:bookmarkStart w:id="277" w:name="_Toc121588563"/>
      <w:r w:rsidRPr="00A5746B">
        <w:lastRenderedPageBreak/>
        <w:t xml:space="preserve">ГЛАВА 10 </w:t>
      </w:r>
      <w:bookmarkEnd w:id="257"/>
      <w:bookmarkEnd w:id="258"/>
      <w:r w:rsidR="00B35576" w:rsidRPr="00A5746B">
        <w:t>Перспективные топливные балансы</w:t>
      </w:r>
      <w:bookmarkEnd w:id="277"/>
    </w:p>
    <w:p w:rsidR="001E0359" w:rsidRPr="00A5746B" w:rsidRDefault="00835349" w:rsidP="0006129B">
      <w:pPr>
        <w:pStyle w:val="21"/>
        <w:spacing w:line="240" w:lineRule="auto"/>
        <w:rPr>
          <w:lang w:eastAsia="ru-RU"/>
        </w:rPr>
      </w:pPr>
      <w:bookmarkStart w:id="278" w:name="_Toc121588564"/>
      <w:r w:rsidRPr="00A5746B">
        <w:rPr>
          <w:lang w:eastAsia="ru-RU"/>
        </w:rPr>
        <w:t>10.1</w:t>
      </w:r>
      <w:r w:rsidR="001E0359" w:rsidRPr="00A5746B">
        <w:rPr>
          <w:lang w:eastAsia="ru-RU"/>
        </w:rPr>
        <w:t xml:space="preserve"> </w:t>
      </w:r>
      <w:r w:rsidRPr="00A5746B">
        <w:rPr>
          <w:lang w:eastAsia="ru-RU"/>
        </w:rPr>
        <w:t>Р</w:t>
      </w:r>
      <w:r w:rsidR="00B35576" w:rsidRPr="00A5746B">
        <w:rPr>
          <w:lang w:eastAsia="ru-RU"/>
        </w:rPr>
        <w:t xml:space="preserve">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w:t>
      </w:r>
      <w:r w:rsidR="00FE6FCF" w:rsidRPr="00A5746B">
        <w:rPr>
          <w:lang w:eastAsia="ru-RU"/>
        </w:rPr>
        <w:t>округа</w:t>
      </w:r>
      <w:bookmarkEnd w:id="278"/>
    </w:p>
    <w:p w:rsidR="004E4FD0" w:rsidRPr="00A5746B" w:rsidRDefault="00F249C0" w:rsidP="0006129B">
      <w:pPr>
        <w:tabs>
          <w:tab w:val="left" w:pos="0"/>
        </w:tabs>
        <w:ind w:firstLine="709"/>
        <w:rPr>
          <w:rFonts w:eastAsia="Times New Roman"/>
          <w:szCs w:val="24"/>
          <w:lang w:eastAsia="ru-RU"/>
        </w:rPr>
      </w:pPr>
      <w:r w:rsidRPr="00A5746B">
        <w:rPr>
          <w:rFonts w:eastAsia="Microsoft YaHei"/>
          <w:szCs w:val="24"/>
        </w:rPr>
        <w:t xml:space="preserve">На территории </w:t>
      </w:r>
      <w:r w:rsidR="00FE6FCF" w:rsidRPr="00A5746B">
        <w:rPr>
          <w:rFonts w:eastAsia="Microsoft YaHei"/>
          <w:szCs w:val="24"/>
        </w:rPr>
        <w:t>округа</w:t>
      </w:r>
      <w:r w:rsidRPr="00A5746B">
        <w:rPr>
          <w:rFonts w:eastAsia="Microsoft YaHei"/>
          <w:szCs w:val="24"/>
        </w:rPr>
        <w:t xml:space="preserve"> </w:t>
      </w:r>
      <w:r w:rsidR="00A26189" w:rsidRPr="00A5746B">
        <w:rPr>
          <w:rFonts w:eastAsia="Microsoft YaHei"/>
          <w:szCs w:val="24"/>
        </w:rPr>
        <w:t xml:space="preserve">действует </w:t>
      </w:r>
      <w:r w:rsidR="00D439F6" w:rsidRPr="00A5746B">
        <w:rPr>
          <w:rFonts w:eastAsia="Microsoft YaHei"/>
          <w:szCs w:val="24"/>
        </w:rPr>
        <w:t>девятнадцать источников</w:t>
      </w:r>
      <w:r w:rsidR="001B2EC1" w:rsidRPr="00A5746B">
        <w:rPr>
          <w:rFonts w:eastAsia="Microsoft YaHei"/>
          <w:szCs w:val="24"/>
        </w:rPr>
        <w:t xml:space="preserve"> </w:t>
      </w:r>
      <w:r w:rsidR="002E6EC9" w:rsidRPr="00A5746B">
        <w:rPr>
          <w:rFonts w:eastAsia="Microsoft YaHei"/>
          <w:szCs w:val="24"/>
        </w:rPr>
        <w:t>централизованного теплоснабжения</w:t>
      </w:r>
      <w:r w:rsidRPr="00A5746B">
        <w:rPr>
          <w:rFonts w:eastAsia="Microsoft YaHei"/>
          <w:szCs w:val="24"/>
        </w:rPr>
        <w:t>, отапливающий социально-значимые, общественные здания и жилой фонд.</w:t>
      </w:r>
      <w:r w:rsidRPr="00A5746B">
        <w:t xml:space="preserve"> </w:t>
      </w:r>
      <w:r w:rsidR="00A935BB" w:rsidRPr="00A5746B">
        <w:t>В качестве основного вида топлива на котельных используется природный газ и твердое топливо (дрова, уголь, пеллеты).</w:t>
      </w:r>
      <w:r w:rsidRPr="00A5746B">
        <w:t xml:space="preserve"> </w:t>
      </w:r>
      <w:r w:rsidR="004E4FD0" w:rsidRPr="00A5746B">
        <w:rPr>
          <w:rFonts w:eastAsia="Times New Roman"/>
          <w:szCs w:val="24"/>
          <w:lang w:eastAsia="ru-RU"/>
        </w:rPr>
        <w:t xml:space="preserve">Сведения о фактическом и перспективном потреблении котельно-печного топлива приведены в таблице </w:t>
      </w:r>
      <w:r w:rsidR="00A5746B">
        <w:rPr>
          <w:rFonts w:eastAsia="Times New Roman"/>
          <w:szCs w:val="24"/>
          <w:lang w:eastAsia="ru-RU"/>
        </w:rPr>
        <w:t>57</w:t>
      </w:r>
      <w:r w:rsidR="004E4FD0" w:rsidRPr="00A5746B">
        <w:rPr>
          <w:rFonts w:eastAsia="Times New Roman"/>
          <w:szCs w:val="24"/>
          <w:lang w:eastAsia="ru-RU"/>
        </w:rPr>
        <w:t>.</w:t>
      </w:r>
    </w:p>
    <w:p w:rsidR="00EF6A30" w:rsidRPr="00A5746B" w:rsidRDefault="00EF6A30" w:rsidP="0006129B">
      <w:pPr>
        <w:tabs>
          <w:tab w:val="left" w:pos="0"/>
        </w:tabs>
        <w:ind w:firstLine="709"/>
        <w:rPr>
          <w:rFonts w:eastAsia="Times New Roman"/>
          <w:szCs w:val="24"/>
          <w:lang w:eastAsia="ru-RU"/>
        </w:rPr>
      </w:pPr>
    </w:p>
    <w:p w:rsidR="00C30A21" w:rsidRPr="00A5746B" w:rsidRDefault="009C7C94" w:rsidP="0006129B">
      <w:pPr>
        <w:pStyle w:val="aff9"/>
        <w:spacing w:line="240" w:lineRule="auto"/>
      </w:pPr>
      <w:r w:rsidRPr="00A5746B">
        <w:t xml:space="preserve">Таблица </w:t>
      </w:r>
      <w:r w:rsidR="008A3CE6" w:rsidRPr="00A5746B">
        <w:fldChar w:fldCharType="begin"/>
      </w:r>
      <w:r w:rsidR="006972A4" w:rsidRPr="00A5746B">
        <w:instrText xml:space="preserve"> SEQ Таблица \* ARABIC </w:instrText>
      </w:r>
      <w:r w:rsidR="008A3CE6" w:rsidRPr="00A5746B">
        <w:fldChar w:fldCharType="separate"/>
      </w:r>
      <w:r w:rsidR="00A5746B" w:rsidRPr="00A5746B">
        <w:rPr>
          <w:noProof/>
        </w:rPr>
        <w:t>57</w:t>
      </w:r>
      <w:r w:rsidR="008A3CE6" w:rsidRPr="00A5746B">
        <w:rPr>
          <w:noProof/>
        </w:rPr>
        <w:fldChar w:fldCharType="end"/>
      </w:r>
      <w:r w:rsidRPr="00A5746B">
        <w:t xml:space="preserve"> - </w:t>
      </w:r>
      <w:r w:rsidR="00C30A21" w:rsidRPr="00A5746B">
        <w:t xml:space="preserve">Существующий и </w:t>
      </w:r>
      <w:r w:rsidR="00354E62" w:rsidRPr="00A5746B">
        <w:t>перспективный топливные балансы</w:t>
      </w:r>
    </w:p>
    <w:tbl>
      <w:tblPr>
        <w:tblW w:w="493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6"/>
        <w:gridCol w:w="3548"/>
        <w:gridCol w:w="1233"/>
        <w:gridCol w:w="1416"/>
        <w:gridCol w:w="1122"/>
        <w:gridCol w:w="1122"/>
        <w:gridCol w:w="1122"/>
        <w:gridCol w:w="1122"/>
        <w:gridCol w:w="1122"/>
        <w:gridCol w:w="1122"/>
        <w:gridCol w:w="1134"/>
      </w:tblGrid>
      <w:tr w:rsidR="00354E62" w:rsidRPr="00A5746B" w:rsidTr="00EC2167">
        <w:trPr>
          <w:cantSplit/>
          <w:tblHeader/>
        </w:trPr>
        <w:tc>
          <w:tcPr>
            <w:tcW w:w="274" w:type="pct"/>
            <w:vAlign w:val="center"/>
          </w:tcPr>
          <w:p w:rsidR="00354E62" w:rsidRPr="00A5746B" w:rsidRDefault="00354E62" w:rsidP="00A952D8">
            <w:pPr>
              <w:jc w:val="center"/>
              <w:rPr>
                <w:rFonts w:eastAsia="Times New Roman"/>
                <w:bCs/>
                <w:sz w:val="22"/>
                <w:lang w:eastAsia="ru-RU"/>
              </w:rPr>
            </w:pPr>
            <w:r w:rsidRPr="00A5746B">
              <w:rPr>
                <w:rFonts w:eastAsia="Times New Roman"/>
                <w:bCs/>
                <w:sz w:val="22"/>
                <w:lang w:eastAsia="ru-RU"/>
              </w:rPr>
              <w:t>№ п/п</w:t>
            </w:r>
          </w:p>
        </w:tc>
        <w:tc>
          <w:tcPr>
            <w:tcW w:w="1192" w:type="pct"/>
            <w:shd w:val="clear" w:color="auto" w:fill="auto"/>
            <w:vAlign w:val="center"/>
            <w:hideMark/>
          </w:tcPr>
          <w:p w:rsidR="00354E62" w:rsidRPr="00A5746B" w:rsidRDefault="00354E62" w:rsidP="0006129B">
            <w:pPr>
              <w:jc w:val="center"/>
              <w:rPr>
                <w:rFonts w:eastAsia="Times New Roman"/>
                <w:bCs/>
                <w:sz w:val="22"/>
                <w:lang w:eastAsia="ru-RU"/>
              </w:rPr>
            </w:pPr>
            <w:r w:rsidRPr="00A5746B">
              <w:rPr>
                <w:rFonts w:eastAsia="Times New Roman"/>
                <w:bCs/>
                <w:sz w:val="22"/>
                <w:lang w:eastAsia="ru-RU"/>
              </w:rPr>
              <w:t>Составляющая баланса</w:t>
            </w:r>
          </w:p>
        </w:tc>
        <w:tc>
          <w:tcPr>
            <w:tcW w:w="414" w:type="pct"/>
            <w:shd w:val="clear" w:color="auto" w:fill="auto"/>
            <w:vAlign w:val="center"/>
            <w:hideMark/>
          </w:tcPr>
          <w:p w:rsidR="00354E62" w:rsidRPr="00A5746B" w:rsidRDefault="00354E62" w:rsidP="0006129B">
            <w:pPr>
              <w:jc w:val="center"/>
              <w:rPr>
                <w:rFonts w:eastAsia="Times New Roman"/>
                <w:bCs/>
                <w:sz w:val="22"/>
                <w:lang w:eastAsia="ru-RU"/>
              </w:rPr>
            </w:pPr>
            <w:r w:rsidRPr="00A5746B">
              <w:rPr>
                <w:rFonts w:eastAsia="Times New Roman"/>
                <w:bCs/>
                <w:sz w:val="22"/>
                <w:lang w:eastAsia="ru-RU"/>
              </w:rPr>
              <w:t>Ед. изм.</w:t>
            </w:r>
          </w:p>
        </w:tc>
        <w:tc>
          <w:tcPr>
            <w:tcW w:w="476" w:type="pct"/>
            <w:shd w:val="clear" w:color="auto" w:fill="auto"/>
            <w:vAlign w:val="center"/>
            <w:hideMark/>
          </w:tcPr>
          <w:p w:rsidR="00354E62" w:rsidRPr="00A5746B" w:rsidRDefault="00354E62" w:rsidP="00EC2167">
            <w:pPr>
              <w:jc w:val="center"/>
              <w:rPr>
                <w:rFonts w:eastAsia="Times New Roman"/>
                <w:iCs/>
                <w:sz w:val="22"/>
                <w:lang w:eastAsia="ru-RU"/>
              </w:rPr>
            </w:pPr>
            <w:r w:rsidRPr="00A5746B">
              <w:rPr>
                <w:rFonts w:eastAsia="Times New Roman"/>
                <w:iCs/>
                <w:sz w:val="22"/>
                <w:lang w:eastAsia="ru-RU"/>
              </w:rPr>
              <w:t>2021</w:t>
            </w:r>
          </w:p>
        </w:tc>
        <w:tc>
          <w:tcPr>
            <w:tcW w:w="377" w:type="pct"/>
            <w:shd w:val="clear" w:color="auto" w:fill="auto"/>
            <w:vAlign w:val="center"/>
            <w:hideMark/>
          </w:tcPr>
          <w:p w:rsidR="00354E62" w:rsidRPr="00A5746B" w:rsidRDefault="00354E62">
            <w:pPr>
              <w:jc w:val="center"/>
              <w:rPr>
                <w:rFonts w:eastAsia="Times New Roman"/>
                <w:sz w:val="20"/>
                <w:lang w:eastAsia="ru-RU"/>
              </w:rPr>
            </w:pPr>
            <w:r w:rsidRPr="00A5746B">
              <w:rPr>
                <w:rFonts w:eastAsia="Times New Roman"/>
                <w:sz w:val="20"/>
                <w:lang w:eastAsia="ru-RU"/>
              </w:rPr>
              <w:t>2022</w:t>
            </w:r>
          </w:p>
        </w:tc>
        <w:tc>
          <w:tcPr>
            <w:tcW w:w="377" w:type="pct"/>
            <w:shd w:val="clear" w:color="auto" w:fill="auto"/>
            <w:vAlign w:val="center"/>
            <w:hideMark/>
          </w:tcPr>
          <w:p w:rsidR="00354E62" w:rsidRPr="00A5746B" w:rsidRDefault="00354E62">
            <w:pPr>
              <w:jc w:val="center"/>
              <w:rPr>
                <w:rFonts w:eastAsia="Times New Roman"/>
                <w:sz w:val="22"/>
                <w:lang w:eastAsia="ru-RU"/>
              </w:rPr>
            </w:pPr>
            <w:r w:rsidRPr="00A5746B">
              <w:rPr>
                <w:rFonts w:eastAsia="Times New Roman"/>
                <w:sz w:val="22"/>
                <w:lang w:eastAsia="ru-RU"/>
              </w:rPr>
              <w:t>2023</w:t>
            </w:r>
          </w:p>
        </w:tc>
        <w:tc>
          <w:tcPr>
            <w:tcW w:w="377" w:type="pct"/>
            <w:shd w:val="clear" w:color="auto" w:fill="auto"/>
            <w:vAlign w:val="center"/>
            <w:hideMark/>
          </w:tcPr>
          <w:p w:rsidR="00354E62" w:rsidRPr="00A5746B" w:rsidRDefault="00354E62">
            <w:pPr>
              <w:jc w:val="center"/>
              <w:rPr>
                <w:rFonts w:eastAsia="Times New Roman"/>
                <w:sz w:val="22"/>
                <w:lang w:eastAsia="ru-RU"/>
              </w:rPr>
            </w:pPr>
            <w:r w:rsidRPr="00A5746B">
              <w:rPr>
                <w:rFonts w:eastAsia="Times New Roman"/>
                <w:sz w:val="22"/>
                <w:lang w:eastAsia="ru-RU"/>
              </w:rPr>
              <w:t>2024</w:t>
            </w:r>
          </w:p>
        </w:tc>
        <w:tc>
          <w:tcPr>
            <w:tcW w:w="377" w:type="pct"/>
            <w:shd w:val="clear" w:color="auto" w:fill="auto"/>
            <w:vAlign w:val="center"/>
            <w:hideMark/>
          </w:tcPr>
          <w:p w:rsidR="00354E62" w:rsidRPr="00A5746B" w:rsidRDefault="00354E62">
            <w:pPr>
              <w:jc w:val="center"/>
              <w:rPr>
                <w:rFonts w:eastAsia="Times New Roman"/>
                <w:sz w:val="22"/>
                <w:lang w:eastAsia="ru-RU"/>
              </w:rPr>
            </w:pPr>
            <w:r w:rsidRPr="00A5746B">
              <w:rPr>
                <w:rFonts w:eastAsia="Times New Roman"/>
                <w:sz w:val="22"/>
                <w:lang w:eastAsia="ru-RU"/>
              </w:rPr>
              <w:t>2025</w:t>
            </w:r>
          </w:p>
        </w:tc>
        <w:tc>
          <w:tcPr>
            <w:tcW w:w="377" w:type="pct"/>
            <w:shd w:val="clear" w:color="auto" w:fill="auto"/>
            <w:vAlign w:val="center"/>
            <w:hideMark/>
          </w:tcPr>
          <w:p w:rsidR="00354E62" w:rsidRPr="00A5746B" w:rsidRDefault="00354E62">
            <w:pPr>
              <w:jc w:val="center"/>
              <w:rPr>
                <w:rFonts w:eastAsia="Times New Roman"/>
                <w:sz w:val="22"/>
                <w:lang w:eastAsia="ru-RU"/>
              </w:rPr>
            </w:pPr>
            <w:r w:rsidRPr="00A5746B">
              <w:rPr>
                <w:rFonts w:eastAsia="Times New Roman"/>
                <w:sz w:val="22"/>
                <w:lang w:eastAsia="ru-RU"/>
              </w:rPr>
              <w:t>2026</w:t>
            </w:r>
          </w:p>
        </w:tc>
        <w:tc>
          <w:tcPr>
            <w:tcW w:w="377" w:type="pct"/>
            <w:shd w:val="clear" w:color="auto" w:fill="auto"/>
            <w:vAlign w:val="center"/>
            <w:hideMark/>
          </w:tcPr>
          <w:p w:rsidR="00354E62" w:rsidRPr="00A5746B" w:rsidRDefault="00354E62">
            <w:pPr>
              <w:jc w:val="center"/>
              <w:rPr>
                <w:rFonts w:eastAsia="Times New Roman"/>
                <w:sz w:val="22"/>
                <w:lang w:eastAsia="ru-RU"/>
              </w:rPr>
            </w:pPr>
            <w:r w:rsidRPr="00A5746B">
              <w:rPr>
                <w:rFonts w:eastAsia="Times New Roman"/>
                <w:sz w:val="22"/>
                <w:lang w:eastAsia="ru-RU"/>
              </w:rPr>
              <w:t>2027</w:t>
            </w:r>
          </w:p>
        </w:tc>
        <w:tc>
          <w:tcPr>
            <w:tcW w:w="381" w:type="pct"/>
            <w:vAlign w:val="center"/>
          </w:tcPr>
          <w:p w:rsidR="00354E62" w:rsidRPr="00A5746B" w:rsidRDefault="00354E62">
            <w:pPr>
              <w:jc w:val="center"/>
              <w:rPr>
                <w:rFonts w:eastAsia="Times New Roman"/>
                <w:sz w:val="22"/>
                <w:lang w:eastAsia="ru-RU"/>
              </w:rPr>
            </w:pPr>
            <w:r w:rsidRPr="00A5746B">
              <w:rPr>
                <w:rFonts w:eastAsia="Times New Roman"/>
                <w:sz w:val="22"/>
                <w:lang w:eastAsia="ru-RU"/>
              </w:rPr>
              <w:t>2028-2032</w:t>
            </w:r>
          </w:p>
        </w:tc>
      </w:tr>
      <w:tr w:rsidR="00354E62" w:rsidRPr="00A5746B" w:rsidTr="00EC2167">
        <w:trPr>
          <w:cantSplit/>
        </w:trPr>
        <w:tc>
          <w:tcPr>
            <w:tcW w:w="274" w:type="pct"/>
            <w:vAlign w:val="bottom"/>
          </w:tcPr>
          <w:p w:rsidR="00354E62" w:rsidRPr="00A5746B" w:rsidRDefault="00354E62">
            <w:pPr>
              <w:jc w:val="right"/>
              <w:rPr>
                <w:sz w:val="22"/>
              </w:rPr>
            </w:pPr>
            <w:r w:rsidRPr="00A5746B">
              <w:rPr>
                <w:sz w:val="22"/>
              </w:rPr>
              <w:t>1</w:t>
            </w:r>
          </w:p>
        </w:tc>
        <w:tc>
          <w:tcPr>
            <w:tcW w:w="1192" w:type="pct"/>
            <w:shd w:val="clear" w:color="auto" w:fill="auto"/>
            <w:vAlign w:val="bottom"/>
          </w:tcPr>
          <w:p w:rsidR="00354E62" w:rsidRPr="00A5746B" w:rsidRDefault="00354E62" w:rsidP="00EC2167">
            <w:pPr>
              <w:jc w:val="left"/>
              <w:rPr>
                <w:rFonts w:eastAsia="Times New Roman"/>
                <w:sz w:val="22"/>
                <w:lang w:eastAsia="ru-RU"/>
              </w:rPr>
            </w:pPr>
            <w:r w:rsidRPr="00A5746B">
              <w:rPr>
                <w:rFonts w:eastAsia="Times New Roman"/>
                <w:b/>
                <w:bCs/>
                <w:sz w:val="22"/>
                <w:lang w:eastAsia="ru-RU"/>
              </w:rPr>
              <w:t>Котельная (п. Яр, ул. Школьная, 6а)</w:t>
            </w:r>
          </w:p>
        </w:tc>
        <w:tc>
          <w:tcPr>
            <w:tcW w:w="414" w:type="pct"/>
            <w:shd w:val="clear" w:color="auto" w:fill="auto"/>
            <w:vAlign w:val="center"/>
          </w:tcPr>
          <w:p w:rsidR="00354E62" w:rsidRPr="00A5746B" w:rsidRDefault="00354E62" w:rsidP="00EC2167">
            <w:pPr>
              <w:jc w:val="left"/>
              <w:rPr>
                <w:rFonts w:eastAsia="Times New Roman"/>
                <w:sz w:val="22"/>
                <w:lang w:eastAsia="ru-RU"/>
              </w:rPr>
            </w:pPr>
          </w:p>
        </w:tc>
        <w:tc>
          <w:tcPr>
            <w:tcW w:w="476" w:type="pct"/>
            <w:shd w:val="clear" w:color="auto" w:fill="auto"/>
            <w:vAlign w:val="center"/>
          </w:tcPr>
          <w:p w:rsidR="00354E62" w:rsidRPr="00A5746B" w:rsidRDefault="00354E62" w:rsidP="00EC2167">
            <w:pPr>
              <w:jc w:val="left"/>
              <w:rPr>
                <w:rFonts w:eastAsia="Times New Roman"/>
                <w:sz w:val="22"/>
                <w:lang w:eastAsia="ru-RU"/>
              </w:rPr>
            </w:pPr>
          </w:p>
        </w:tc>
        <w:tc>
          <w:tcPr>
            <w:tcW w:w="377" w:type="pct"/>
            <w:shd w:val="clear" w:color="auto" w:fill="auto"/>
            <w:vAlign w:val="center"/>
          </w:tcPr>
          <w:p w:rsidR="00354E62" w:rsidRPr="00A5746B" w:rsidRDefault="00354E62" w:rsidP="00EC2167">
            <w:pPr>
              <w:jc w:val="left"/>
              <w:rPr>
                <w:rFonts w:eastAsia="Times New Roman"/>
                <w:sz w:val="22"/>
                <w:lang w:eastAsia="ru-RU"/>
              </w:rPr>
            </w:pPr>
          </w:p>
        </w:tc>
        <w:tc>
          <w:tcPr>
            <w:tcW w:w="377" w:type="pct"/>
            <w:shd w:val="clear" w:color="auto" w:fill="auto"/>
            <w:vAlign w:val="center"/>
          </w:tcPr>
          <w:p w:rsidR="00354E62" w:rsidRPr="00A5746B" w:rsidRDefault="00354E62" w:rsidP="00EC2167">
            <w:pPr>
              <w:jc w:val="left"/>
              <w:rPr>
                <w:rFonts w:eastAsia="Times New Roman"/>
                <w:sz w:val="22"/>
                <w:lang w:eastAsia="ru-RU"/>
              </w:rPr>
            </w:pPr>
          </w:p>
        </w:tc>
        <w:tc>
          <w:tcPr>
            <w:tcW w:w="377" w:type="pct"/>
            <w:shd w:val="clear" w:color="auto" w:fill="auto"/>
            <w:vAlign w:val="center"/>
          </w:tcPr>
          <w:p w:rsidR="00354E62" w:rsidRPr="00A5746B" w:rsidRDefault="00354E62" w:rsidP="00EC2167">
            <w:pPr>
              <w:jc w:val="left"/>
              <w:rPr>
                <w:rFonts w:eastAsia="Times New Roman"/>
                <w:sz w:val="22"/>
                <w:lang w:eastAsia="ru-RU"/>
              </w:rPr>
            </w:pPr>
          </w:p>
        </w:tc>
        <w:tc>
          <w:tcPr>
            <w:tcW w:w="377" w:type="pct"/>
            <w:shd w:val="clear" w:color="auto" w:fill="auto"/>
            <w:vAlign w:val="center"/>
          </w:tcPr>
          <w:p w:rsidR="00354E62" w:rsidRPr="00A5746B" w:rsidRDefault="00354E62" w:rsidP="00EC2167">
            <w:pPr>
              <w:jc w:val="left"/>
              <w:rPr>
                <w:rFonts w:eastAsia="Times New Roman"/>
                <w:sz w:val="22"/>
                <w:lang w:eastAsia="ru-RU"/>
              </w:rPr>
            </w:pPr>
          </w:p>
        </w:tc>
        <w:tc>
          <w:tcPr>
            <w:tcW w:w="377" w:type="pct"/>
            <w:shd w:val="clear" w:color="auto" w:fill="auto"/>
            <w:vAlign w:val="center"/>
          </w:tcPr>
          <w:p w:rsidR="00354E62" w:rsidRPr="00A5746B" w:rsidRDefault="00354E62" w:rsidP="00EC2167">
            <w:pPr>
              <w:jc w:val="left"/>
              <w:rPr>
                <w:rFonts w:eastAsia="Times New Roman"/>
                <w:sz w:val="22"/>
                <w:lang w:eastAsia="ru-RU"/>
              </w:rPr>
            </w:pPr>
          </w:p>
        </w:tc>
        <w:tc>
          <w:tcPr>
            <w:tcW w:w="377" w:type="pct"/>
            <w:shd w:val="clear" w:color="auto" w:fill="auto"/>
            <w:vAlign w:val="center"/>
          </w:tcPr>
          <w:p w:rsidR="00354E62" w:rsidRPr="00A5746B" w:rsidRDefault="00354E62" w:rsidP="00EC2167">
            <w:pPr>
              <w:jc w:val="left"/>
              <w:rPr>
                <w:rFonts w:eastAsia="Times New Roman"/>
                <w:sz w:val="22"/>
                <w:lang w:eastAsia="ru-RU"/>
              </w:rPr>
            </w:pPr>
          </w:p>
        </w:tc>
        <w:tc>
          <w:tcPr>
            <w:tcW w:w="381" w:type="pct"/>
            <w:vAlign w:val="center"/>
          </w:tcPr>
          <w:p w:rsidR="00354E62" w:rsidRPr="00A5746B" w:rsidRDefault="00354E62" w:rsidP="00EC2167">
            <w:pPr>
              <w:jc w:val="left"/>
              <w:rPr>
                <w:rFonts w:eastAsia="Times New Roman"/>
                <w:sz w:val="22"/>
                <w:lang w:eastAsia="ru-RU"/>
              </w:rPr>
            </w:pPr>
          </w:p>
        </w:tc>
      </w:tr>
      <w:tr w:rsidR="00354E62" w:rsidRPr="00A5746B" w:rsidTr="00EC2167">
        <w:trPr>
          <w:cantSplit/>
        </w:trPr>
        <w:tc>
          <w:tcPr>
            <w:tcW w:w="274" w:type="pct"/>
            <w:vAlign w:val="bottom"/>
          </w:tcPr>
          <w:p w:rsidR="00354E62" w:rsidRPr="00A5746B" w:rsidRDefault="00354E62">
            <w:pPr>
              <w:jc w:val="right"/>
              <w:rPr>
                <w:sz w:val="22"/>
              </w:rPr>
            </w:pPr>
            <w:r w:rsidRPr="00A5746B">
              <w:rPr>
                <w:sz w:val="22"/>
              </w:rPr>
              <w:t>1.1</w:t>
            </w:r>
          </w:p>
        </w:tc>
        <w:tc>
          <w:tcPr>
            <w:tcW w:w="1192" w:type="pct"/>
            <w:shd w:val="clear" w:color="auto" w:fill="auto"/>
            <w:vAlign w:val="center"/>
          </w:tcPr>
          <w:p w:rsidR="00354E62" w:rsidRPr="00A5746B" w:rsidRDefault="00354E62" w:rsidP="00EC2167">
            <w:pPr>
              <w:jc w:val="left"/>
              <w:rPr>
                <w:rFonts w:eastAsia="Times New Roman"/>
                <w:sz w:val="22"/>
                <w:lang w:eastAsia="ru-RU"/>
              </w:rPr>
            </w:pPr>
            <w:r w:rsidRPr="00A5746B">
              <w:rPr>
                <w:rFonts w:eastAsia="Times New Roman"/>
                <w:sz w:val="22"/>
                <w:lang w:eastAsia="ru-RU"/>
              </w:rPr>
              <w:t>Вид топлива</w:t>
            </w:r>
          </w:p>
        </w:tc>
        <w:tc>
          <w:tcPr>
            <w:tcW w:w="414" w:type="pct"/>
            <w:shd w:val="clear" w:color="auto" w:fill="auto"/>
            <w:vAlign w:val="center"/>
          </w:tcPr>
          <w:p w:rsidR="00354E62" w:rsidRPr="00A5746B" w:rsidRDefault="00354E62" w:rsidP="00EC2167">
            <w:pPr>
              <w:jc w:val="left"/>
              <w:rPr>
                <w:rFonts w:eastAsia="Times New Roman"/>
                <w:sz w:val="22"/>
                <w:lang w:eastAsia="ru-RU"/>
              </w:rPr>
            </w:pPr>
          </w:p>
        </w:tc>
        <w:tc>
          <w:tcPr>
            <w:tcW w:w="476" w:type="pct"/>
            <w:shd w:val="clear" w:color="auto" w:fill="auto"/>
            <w:vAlign w:val="center"/>
          </w:tcPr>
          <w:p w:rsidR="00354E62" w:rsidRPr="00A5746B" w:rsidRDefault="00354E62">
            <w:pPr>
              <w:rPr>
                <w:sz w:val="20"/>
                <w:szCs w:val="20"/>
              </w:rPr>
            </w:pPr>
            <w:r w:rsidRPr="00A5746B">
              <w:rPr>
                <w:sz w:val="20"/>
                <w:szCs w:val="20"/>
              </w:rPr>
              <w:t>газ</w:t>
            </w:r>
          </w:p>
        </w:tc>
        <w:tc>
          <w:tcPr>
            <w:tcW w:w="377" w:type="pct"/>
            <w:shd w:val="clear" w:color="auto" w:fill="auto"/>
            <w:vAlign w:val="center"/>
          </w:tcPr>
          <w:p w:rsidR="00354E62" w:rsidRPr="00A5746B" w:rsidRDefault="00354E62">
            <w:pPr>
              <w:rPr>
                <w:sz w:val="20"/>
                <w:szCs w:val="20"/>
              </w:rPr>
            </w:pPr>
            <w:r w:rsidRPr="00A5746B">
              <w:rPr>
                <w:sz w:val="20"/>
                <w:szCs w:val="20"/>
              </w:rPr>
              <w:t>газ</w:t>
            </w:r>
          </w:p>
        </w:tc>
        <w:tc>
          <w:tcPr>
            <w:tcW w:w="377" w:type="pct"/>
            <w:shd w:val="clear" w:color="auto" w:fill="auto"/>
            <w:vAlign w:val="center"/>
          </w:tcPr>
          <w:p w:rsidR="00354E62" w:rsidRPr="00A5746B" w:rsidRDefault="00354E62">
            <w:pPr>
              <w:rPr>
                <w:sz w:val="20"/>
                <w:szCs w:val="20"/>
              </w:rPr>
            </w:pPr>
            <w:r w:rsidRPr="00A5746B">
              <w:rPr>
                <w:sz w:val="20"/>
                <w:szCs w:val="20"/>
              </w:rPr>
              <w:t>газ</w:t>
            </w:r>
          </w:p>
        </w:tc>
        <w:tc>
          <w:tcPr>
            <w:tcW w:w="377" w:type="pct"/>
            <w:shd w:val="clear" w:color="auto" w:fill="auto"/>
            <w:vAlign w:val="center"/>
          </w:tcPr>
          <w:p w:rsidR="00354E62" w:rsidRPr="00A5746B" w:rsidRDefault="00354E62">
            <w:pPr>
              <w:rPr>
                <w:sz w:val="20"/>
                <w:szCs w:val="20"/>
              </w:rPr>
            </w:pPr>
            <w:r w:rsidRPr="00A5746B">
              <w:rPr>
                <w:sz w:val="20"/>
                <w:szCs w:val="20"/>
              </w:rPr>
              <w:t>газ</w:t>
            </w:r>
          </w:p>
        </w:tc>
        <w:tc>
          <w:tcPr>
            <w:tcW w:w="377" w:type="pct"/>
            <w:shd w:val="clear" w:color="auto" w:fill="auto"/>
            <w:vAlign w:val="center"/>
          </w:tcPr>
          <w:p w:rsidR="00354E62" w:rsidRPr="00A5746B" w:rsidRDefault="00354E62">
            <w:pPr>
              <w:rPr>
                <w:sz w:val="20"/>
                <w:szCs w:val="20"/>
              </w:rPr>
            </w:pPr>
            <w:r w:rsidRPr="00A5746B">
              <w:rPr>
                <w:sz w:val="20"/>
                <w:szCs w:val="20"/>
              </w:rPr>
              <w:t>газ</w:t>
            </w:r>
          </w:p>
        </w:tc>
        <w:tc>
          <w:tcPr>
            <w:tcW w:w="377" w:type="pct"/>
            <w:shd w:val="clear" w:color="auto" w:fill="auto"/>
            <w:vAlign w:val="center"/>
          </w:tcPr>
          <w:p w:rsidR="00354E62" w:rsidRPr="00A5746B" w:rsidRDefault="00354E62">
            <w:pPr>
              <w:rPr>
                <w:sz w:val="20"/>
                <w:szCs w:val="20"/>
              </w:rPr>
            </w:pPr>
            <w:r w:rsidRPr="00A5746B">
              <w:rPr>
                <w:sz w:val="20"/>
                <w:szCs w:val="20"/>
              </w:rPr>
              <w:t>газ</w:t>
            </w:r>
          </w:p>
        </w:tc>
        <w:tc>
          <w:tcPr>
            <w:tcW w:w="377" w:type="pct"/>
            <w:shd w:val="clear" w:color="auto" w:fill="auto"/>
            <w:vAlign w:val="center"/>
          </w:tcPr>
          <w:p w:rsidR="00354E62" w:rsidRPr="00A5746B" w:rsidRDefault="00354E62">
            <w:pPr>
              <w:rPr>
                <w:sz w:val="20"/>
                <w:szCs w:val="20"/>
              </w:rPr>
            </w:pPr>
            <w:r w:rsidRPr="00A5746B">
              <w:rPr>
                <w:sz w:val="20"/>
                <w:szCs w:val="20"/>
              </w:rPr>
              <w:t>газ</w:t>
            </w:r>
          </w:p>
        </w:tc>
        <w:tc>
          <w:tcPr>
            <w:tcW w:w="381" w:type="pct"/>
            <w:vAlign w:val="center"/>
          </w:tcPr>
          <w:p w:rsidR="00354E62" w:rsidRPr="00A5746B" w:rsidRDefault="00354E62">
            <w:pPr>
              <w:rPr>
                <w:sz w:val="20"/>
                <w:szCs w:val="20"/>
              </w:rPr>
            </w:pPr>
            <w:r w:rsidRPr="00A5746B">
              <w:rPr>
                <w:sz w:val="20"/>
                <w:szCs w:val="20"/>
              </w:rPr>
              <w:t>газ</w:t>
            </w:r>
          </w:p>
        </w:tc>
      </w:tr>
      <w:tr w:rsidR="00354E62" w:rsidRPr="00A5746B" w:rsidTr="00EC2167">
        <w:trPr>
          <w:cantSplit/>
        </w:trPr>
        <w:tc>
          <w:tcPr>
            <w:tcW w:w="274" w:type="pct"/>
            <w:vAlign w:val="bottom"/>
          </w:tcPr>
          <w:p w:rsidR="00354E62" w:rsidRPr="00A5746B" w:rsidRDefault="00354E62">
            <w:pPr>
              <w:jc w:val="right"/>
              <w:rPr>
                <w:sz w:val="22"/>
              </w:rPr>
            </w:pPr>
            <w:r w:rsidRPr="00A5746B">
              <w:rPr>
                <w:sz w:val="22"/>
              </w:rPr>
              <w:t>1.2</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расход натурального топлива</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тыс.куб.м</w:t>
            </w:r>
          </w:p>
        </w:tc>
        <w:tc>
          <w:tcPr>
            <w:tcW w:w="476" w:type="pct"/>
            <w:shd w:val="clear" w:color="auto" w:fill="auto"/>
            <w:vAlign w:val="center"/>
          </w:tcPr>
          <w:p w:rsidR="00354E62" w:rsidRPr="00A5746B" w:rsidRDefault="00354E62">
            <w:pPr>
              <w:jc w:val="center"/>
              <w:rPr>
                <w:sz w:val="20"/>
                <w:szCs w:val="20"/>
              </w:rPr>
            </w:pPr>
            <w:r w:rsidRPr="00A5746B">
              <w:rPr>
                <w:sz w:val="20"/>
                <w:szCs w:val="20"/>
              </w:rPr>
              <w:t>881,7</w:t>
            </w:r>
          </w:p>
        </w:tc>
        <w:tc>
          <w:tcPr>
            <w:tcW w:w="377" w:type="pct"/>
            <w:shd w:val="clear" w:color="auto" w:fill="auto"/>
            <w:vAlign w:val="center"/>
          </w:tcPr>
          <w:p w:rsidR="00354E62" w:rsidRPr="00A5746B" w:rsidRDefault="00354E62">
            <w:pPr>
              <w:jc w:val="center"/>
              <w:rPr>
                <w:sz w:val="20"/>
                <w:szCs w:val="20"/>
              </w:rPr>
            </w:pPr>
            <w:r w:rsidRPr="00A5746B">
              <w:rPr>
                <w:sz w:val="20"/>
                <w:szCs w:val="20"/>
              </w:rPr>
              <w:t>848,6</w:t>
            </w:r>
          </w:p>
        </w:tc>
        <w:tc>
          <w:tcPr>
            <w:tcW w:w="377" w:type="pct"/>
            <w:shd w:val="clear" w:color="auto" w:fill="auto"/>
            <w:vAlign w:val="center"/>
          </w:tcPr>
          <w:p w:rsidR="00354E62" w:rsidRPr="00A5746B" w:rsidRDefault="00354E62">
            <w:pPr>
              <w:jc w:val="center"/>
              <w:rPr>
                <w:sz w:val="20"/>
                <w:szCs w:val="20"/>
              </w:rPr>
            </w:pPr>
            <w:r w:rsidRPr="00A5746B">
              <w:rPr>
                <w:sz w:val="20"/>
                <w:szCs w:val="20"/>
              </w:rPr>
              <w:t>848,1</w:t>
            </w:r>
          </w:p>
        </w:tc>
        <w:tc>
          <w:tcPr>
            <w:tcW w:w="377" w:type="pct"/>
            <w:shd w:val="clear" w:color="auto" w:fill="auto"/>
            <w:vAlign w:val="center"/>
          </w:tcPr>
          <w:p w:rsidR="00354E62" w:rsidRPr="00A5746B" w:rsidRDefault="00354E62">
            <w:pPr>
              <w:jc w:val="center"/>
              <w:rPr>
                <w:sz w:val="20"/>
                <w:szCs w:val="20"/>
              </w:rPr>
            </w:pPr>
            <w:r w:rsidRPr="00A5746B">
              <w:rPr>
                <w:sz w:val="20"/>
                <w:szCs w:val="20"/>
              </w:rPr>
              <w:t>898,8</w:t>
            </w:r>
          </w:p>
        </w:tc>
        <w:tc>
          <w:tcPr>
            <w:tcW w:w="377" w:type="pct"/>
            <w:shd w:val="clear" w:color="auto" w:fill="auto"/>
            <w:vAlign w:val="center"/>
          </w:tcPr>
          <w:p w:rsidR="00354E62" w:rsidRPr="00A5746B" w:rsidRDefault="00354E62">
            <w:pPr>
              <w:jc w:val="center"/>
              <w:rPr>
                <w:sz w:val="20"/>
                <w:szCs w:val="20"/>
              </w:rPr>
            </w:pPr>
            <w:r w:rsidRPr="00A5746B">
              <w:rPr>
                <w:sz w:val="20"/>
                <w:szCs w:val="20"/>
              </w:rPr>
              <w:t>898,3</w:t>
            </w:r>
          </w:p>
        </w:tc>
        <w:tc>
          <w:tcPr>
            <w:tcW w:w="377" w:type="pct"/>
            <w:shd w:val="clear" w:color="auto" w:fill="auto"/>
            <w:vAlign w:val="center"/>
          </w:tcPr>
          <w:p w:rsidR="00354E62" w:rsidRPr="00A5746B" w:rsidRDefault="00354E62">
            <w:pPr>
              <w:jc w:val="center"/>
              <w:rPr>
                <w:sz w:val="20"/>
                <w:szCs w:val="20"/>
              </w:rPr>
            </w:pPr>
            <w:r w:rsidRPr="00A5746B">
              <w:rPr>
                <w:sz w:val="20"/>
                <w:szCs w:val="20"/>
              </w:rPr>
              <w:t>897,8</w:t>
            </w:r>
          </w:p>
        </w:tc>
        <w:tc>
          <w:tcPr>
            <w:tcW w:w="377" w:type="pct"/>
            <w:shd w:val="clear" w:color="auto" w:fill="auto"/>
            <w:vAlign w:val="center"/>
          </w:tcPr>
          <w:p w:rsidR="00354E62" w:rsidRPr="00A5746B" w:rsidRDefault="00354E62">
            <w:pPr>
              <w:jc w:val="center"/>
              <w:rPr>
                <w:sz w:val="20"/>
                <w:szCs w:val="20"/>
              </w:rPr>
            </w:pPr>
            <w:r w:rsidRPr="00A5746B">
              <w:rPr>
                <w:sz w:val="20"/>
                <w:szCs w:val="20"/>
              </w:rPr>
              <w:t>897,3</w:t>
            </w:r>
          </w:p>
        </w:tc>
        <w:tc>
          <w:tcPr>
            <w:tcW w:w="381" w:type="pct"/>
            <w:vAlign w:val="center"/>
          </w:tcPr>
          <w:p w:rsidR="00354E62" w:rsidRPr="00A5746B" w:rsidRDefault="00354E62">
            <w:pPr>
              <w:jc w:val="center"/>
              <w:rPr>
                <w:sz w:val="20"/>
                <w:szCs w:val="20"/>
              </w:rPr>
            </w:pPr>
            <w:r w:rsidRPr="00A5746B">
              <w:rPr>
                <w:sz w:val="20"/>
                <w:szCs w:val="20"/>
              </w:rPr>
              <w:t>896,8</w:t>
            </w:r>
          </w:p>
        </w:tc>
      </w:tr>
      <w:tr w:rsidR="00354E62" w:rsidRPr="00A5746B" w:rsidTr="00EC2167">
        <w:trPr>
          <w:cantSplit/>
        </w:trPr>
        <w:tc>
          <w:tcPr>
            <w:tcW w:w="274" w:type="pct"/>
            <w:vAlign w:val="bottom"/>
          </w:tcPr>
          <w:p w:rsidR="00354E62" w:rsidRPr="00A5746B" w:rsidRDefault="00354E62">
            <w:pPr>
              <w:jc w:val="right"/>
              <w:rPr>
                <w:sz w:val="22"/>
              </w:rPr>
            </w:pPr>
            <w:r w:rsidRPr="00A5746B">
              <w:rPr>
                <w:sz w:val="22"/>
              </w:rPr>
              <w:t>1.3</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Расход условного топлива</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т.у.т.</w:t>
            </w:r>
          </w:p>
        </w:tc>
        <w:tc>
          <w:tcPr>
            <w:tcW w:w="476" w:type="pct"/>
            <w:shd w:val="clear" w:color="auto" w:fill="auto"/>
            <w:vAlign w:val="center"/>
          </w:tcPr>
          <w:p w:rsidR="00354E62" w:rsidRPr="00A5746B" w:rsidRDefault="00354E62">
            <w:pPr>
              <w:jc w:val="center"/>
              <w:rPr>
                <w:sz w:val="20"/>
                <w:szCs w:val="20"/>
              </w:rPr>
            </w:pPr>
            <w:r w:rsidRPr="00A5746B">
              <w:rPr>
                <w:sz w:val="20"/>
                <w:szCs w:val="20"/>
              </w:rPr>
              <w:t>1026,9</w:t>
            </w:r>
          </w:p>
        </w:tc>
        <w:tc>
          <w:tcPr>
            <w:tcW w:w="377" w:type="pct"/>
            <w:shd w:val="clear" w:color="auto" w:fill="auto"/>
            <w:vAlign w:val="center"/>
          </w:tcPr>
          <w:p w:rsidR="00354E62" w:rsidRPr="00A5746B" w:rsidRDefault="00354E62">
            <w:pPr>
              <w:jc w:val="center"/>
              <w:rPr>
                <w:sz w:val="20"/>
                <w:szCs w:val="20"/>
              </w:rPr>
            </w:pPr>
            <w:r w:rsidRPr="00A5746B">
              <w:rPr>
                <w:sz w:val="20"/>
                <w:szCs w:val="20"/>
              </w:rPr>
              <w:t>988,3</w:t>
            </w:r>
          </w:p>
        </w:tc>
        <w:tc>
          <w:tcPr>
            <w:tcW w:w="377" w:type="pct"/>
            <w:shd w:val="clear" w:color="auto" w:fill="auto"/>
            <w:vAlign w:val="center"/>
          </w:tcPr>
          <w:p w:rsidR="00354E62" w:rsidRPr="00A5746B" w:rsidRDefault="00354E62">
            <w:pPr>
              <w:jc w:val="center"/>
              <w:rPr>
                <w:sz w:val="20"/>
                <w:szCs w:val="20"/>
              </w:rPr>
            </w:pPr>
            <w:r w:rsidRPr="00A5746B">
              <w:rPr>
                <w:sz w:val="20"/>
                <w:szCs w:val="20"/>
              </w:rPr>
              <w:t>987,7</w:t>
            </w:r>
          </w:p>
        </w:tc>
        <w:tc>
          <w:tcPr>
            <w:tcW w:w="377" w:type="pct"/>
            <w:shd w:val="clear" w:color="auto" w:fill="auto"/>
            <w:vAlign w:val="center"/>
          </w:tcPr>
          <w:p w:rsidR="00354E62" w:rsidRPr="00A5746B" w:rsidRDefault="00354E62">
            <w:pPr>
              <w:jc w:val="center"/>
              <w:rPr>
                <w:sz w:val="20"/>
                <w:szCs w:val="20"/>
              </w:rPr>
            </w:pPr>
            <w:r w:rsidRPr="00A5746B">
              <w:rPr>
                <w:sz w:val="20"/>
                <w:szCs w:val="20"/>
              </w:rPr>
              <w:t>1046,8</w:t>
            </w:r>
          </w:p>
        </w:tc>
        <w:tc>
          <w:tcPr>
            <w:tcW w:w="377" w:type="pct"/>
            <w:shd w:val="clear" w:color="auto" w:fill="auto"/>
            <w:vAlign w:val="center"/>
          </w:tcPr>
          <w:p w:rsidR="00354E62" w:rsidRPr="00A5746B" w:rsidRDefault="00354E62">
            <w:pPr>
              <w:jc w:val="center"/>
              <w:rPr>
                <w:sz w:val="20"/>
                <w:szCs w:val="20"/>
              </w:rPr>
            </w:pPr>
            <w:r w:rsidRPr="00A5746B">
              <w:rPr>
                <w:sz w:val="20"/>
                <w:szCs w:val="20"/>
              </w:rPr>
              <w:t>1046,3</w:t>
            </w:r>
          </w:p>
        </w:tc>
        <w:tc>
          <w:tcPr>
            <w:tcW w:w="377" w:type="pct"/>
            <w:shd w:val="clear" w:color="auto" w:fill="auto"/>
            <w:vAlign w:val="center"/>
          </w:tcPr>
          <w:p w:rsidR="00354E62" w:rsidRPr="00A5746B" w:rsidRDefault="00354E62">
            <w:pPr>
              <w:jc w:val="center"/>
              <w:rPr>
                <w:sz w:val="20"/>
                <w:szCs w:val="20"/>
              </w:rPr>
            </w:pPr>
            <w:r w:rsidRPr="00A5746B">
              <w:rPr>
                <w:sz w:val="20"/>
                <w:szCs w:val="20"/>
              </w:rPr>
              <w:t>1045,7</w:t>
            </w:r>
          </w:p>
        </w:tc>
        <w:tc>
          <w:tcPr>
            <w:tcW w:w="377" w:type="pct"/>
            <w:shd w:val="clear" w:color="auto" w:fill="auto"/>
            <w:vAlign w:val="center"/>
          </w:tcPr>
          <w:p w:rsidR="00354E62" w:rsidRPr="00A5746B" w:rsidRDefault="00354E62">
            <w:pPr>
              <w:jc w:val="center"/>
              <w:rPr>
                <w:sz w:val="20"/>
                <w:szCs w:val="20"/>
              </w:rPr>
            </w:pPr>
            <w:r w:rsidRPr="00A5746B">
              <w:rPr>
                <w:sz w:val="20"/>
                <w:szCs w:val="20"/>
              </w:rPr>
              <w:t>1045,1</w:t>
            </w:r>
          </w:p>
        </w:tc>
        <w:tc>
          <w:tcPr>
            <w:tcW w:w="381" w:type="pct"/>
            <w:vAlign w:val="center"/>
          </w:tcPr>
          <w:p w:rsidR="00354E62" w:rsidRPr="00A5746B" w:rsidRDefault="00354E62">
            <w:pPr>
              <w:jc w:val="center"/>
              <w:rPr>
                <w:sz w:val="20"/>
                <w:szCs w:val="20"/>
              </w:rPr>
            </w:pPr>
            <w:r w:rsidRPr="00A5746B">
              <w:rPr>
                <w:sz w:val="20"/>
                <w:szCs w:val="20"/>
              </w:rPr>
              <w:t>1044,5</w:t>
            </w:r>
          </w:p>
        </w:tc>
      </w:tr>
      <w:tr w:rsidR="00354E62" w:rsidRPr="00A5746B" w:rsidTr="00EC2167">
        <w:trPr>
          <w:cantSplit/>
        </w:trPr>
        <w:tc>
          <w:tcPr>
            <w:tcW w:w="274" w:type="pct"/>
            <w:vAlign w:val="bottom"/>
          </w:tcPr>
          <w:p w:rsidR="00354E62" w:rsidRPr="00A5746B" w:rsidRDefault="00354E62">
            <w:pPr>
              <w:jc w:val="right"/>
              <w:rPr>
                <w:sz w:val="22"/>
              </w:rPr>
            </w:pPr>
            <w:r w:rsidRPr="00A5746B">
              <w:rPr>
                <w:sz w:val="22"/>
              </w:rPr>
              <w:t>1.4</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Выработка тепловой энергии</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Гкал</w:t>
            </w:r>
          </w:p>
        </w:tc>
        <w:tc>
          <w:tcPr>
            <w:tcW w:w="476" w:type="pct"/>
            <w:shd w:val="clear" w:color="auto" w:fill="auto"/>
            <w:vAlign w:val="center"/>
          </w:tcPr>
          <w:p w:rsidR="00354E62" w:rsidRPr="00A5746B" w:rsidRDefault="00354E62">
            <w:pPr>
              <w:jc w:val="center"/>
              <w:rPr>
                <w:sz w:val="20"/>
                <w:szCs w:val="20"/>
              </w:rPr>
            </w:pPr>
            <w:r w:rsidRPr="00A5746B">
              <w:rPr>
                <w:sz w:val="20"/>
                <w:szCs w:val="20"/>
              </w:rPr>
              <w:t>6349,7</w:t>
            </w:r>
          </w:p>
        </w:tc>
        <w:tc>
          <w:tcPr>
            <w:tcW w:w="377" w:type="pct"/>
            <w:shd w:val="clear" w:color="auto" w:fill="auto"/>
            <w:vAlign w:val="center"/>
          </w:tcPr>
          <w:p w:rsidR="00354E62" w:rsidRPr="00A5746B" w:rsidRDefault="00354E62">
            <w:pPr>
              <w:jc w:val="center"/>
              <w:rPr>
                <w:sz w:val="20"/>
                <w:szCs w:val="20"/>
              </w:rPr>
            </w:pPr>
            <w:r w:rsidRPr="00A5746B">
              <w:rPr>
                <w:sz w:val="20"/>
                <w:szCs w:val="20"/>
              </w:rPr>
              <w:t>6346,0</w:t>
            </w:r>
          </w:p>
        </w:tc>
        <w:tc>
          <w:tcPr>
            <w:tcW w:w="377" w:type="pct"/>
            <w:shd w:val="clear" w:color="auto" w:fill="auto"/>
            <w:vAlign w:val="center"/>
          </w:tcPr>
          <w:p w:rsidR="00354E62" w:rsidRPr="00A5746B" w:rsidRDefault="00354E62">
            <w:pPr>
              <w:jc w:val="center"/>
              <w:rPr>
                <w:sz w:val="20"/>
                <w:szCs w:val="20"/>
              </w:rPr>
            </w:pPr>
            <w:r w:rsidRPr="00A5746B">
              <w:rPr>
                <w:sz w:val="20"/>
                <w:szCs w:val="20"/>
              </w:rPr>
              <w:t>6342,2</w:t>
            </w:r>
          </w:p>
        </w:tc>
        <w:tc>
          <w:tcPr>
            <w:tcW w:w="377" w:type="pct"/>
            <w:shd w:val="clear" w:color="auto" w:fill="auto"/>
            <w:vAlign w:val="center"/>
          </w:tcPr>
          <w:p w:rsidR="00354E62" w:rsidRPr="00A5746B" w:rsidRDefault="00354E62">
            <w:pPr>
              <w:jc w:val="center"/>
              <w:rPr>
                <w:sz w:val="20"/>
                <w:szCs w:val="20"/>
              </w:rPr>
            </w:pPr>
            <w:r w:rsidRPr="00A5746B">
              <w:rPr>
                <w:sz w:val="20"/>
                <w:szCs w:val="20"/>
              </w:rPr>
              <w:t>6721,7</w:t>
            </w:r>
          </w:p>
        </w:tc>
        <w:tc>
          <w:tcPr>
            <w:tcW w:w="377" w:type="pct"/>
            <w:shd w:val="clear" w:color="auto" w:fill="auto"/>
            <w:vAlign w:val="center"/>
          </w:tcPr>
          <w:p w:rsidR="00354E62" w:rsidRPr="00A5746B" w:rsidRDefault="00354E62">
            <w:pPr>
              <w:jc w:val="center"/>
              <w:rPr>
                <w:sz w:val="20"/>
                <w:szCs w:val="20"/>
              </w:rPr>
            </w:pPr>
            <w:r w:rsidRPr="00A5746B">
              <w:rPr>
                <w:sz w:val="20"/>
                <w:szCs w:val="20"/>
              </w:rPr>
              <w:t>6718,0</w:t>
            </w:r>
          </w:p>
        </w:tc>
        <w:tc>
          <w:tcPr>
            <w:tcW w:w="377" w:type="pct"/>
            <w:shd w:val="clear" w:color="auto" w:fill="auto"/>
            <w:vAlign w:val="center"/>
          </w:tcPr>
          <w:p w:rsidR="00354E62" w:rsidRPr="00A5746B" w:rsidRDefault="00354E62">
            <w:pPr>
              <w:jc w:val="center"/>
              <w:rPr>
                <w:sz w:val="20"/>
                <w:szCs w:val="20"/>
              </w:rPr>
            </w:pPr>
            <w:r w:rsidRPr="00A5746B">
              <w:rPr>
                <w:sz w:val="20"/>
                <w:szCs w:val="20"/>
              </w:rPr>
              <w:t>6714,3</w:t>
            </w:r>
          </w:p>
        </w:tc>
        <w:tc>
          <w:tcPr>
            <w:tcW w:w="377" w:type="pct"/>
            <w:shd w:val="clear" w:color="auto" w:fill="auto"/>
            <w:vAlign w:val="center"/>
          </w:tcPr>
          <w:p w:rsidR="00354E62" w:rsidRPr="00A5746B" w:rsidRDefault="00354E62">
            <w:pPr>
              <w:jc w:val="center"/>
              <w:rPr>
                <w:sz w:val="20"/>
                <w:szCs w:val="20"/>
              </w:rPr>
            </w:pPr>
            <w:r w:rsidRPr="00A5746B">
              <w:rPr>
                <w:sz w:val="20"/>
                <w:szCs w:val="20"/>
              </w:rPr>
              <w:t>6710,6</w:t>
            </w:r>
          </w:p>
        </w:tc>
        <w:tc>
          <w:tcPr>
            <w:tcW w:w="381" w:type="pct"/>
            <w:vAlign w:val="center"/>
          </w:tcPr>
          <w:p w:rsidR="00354E62" w:rsidRPr="00A5746B" w:rsidRDefault="00354E62">
            <w:pPr>
              <w:jc w:val="center"/>
              <w:rPr>
                <w:sz w:val="20"/>
                <w:szCs w:val="20"/>
              </w:rPr>
            </w:pPr>
            <w:r w:rsidRPr="00A5746B">
              <w:rPr>
                <w:sz w:val="20"/>
                <w:szCs w:val="20"/>
              </w:rPr>
              <w:t>6706,9</w:t>
            </w:r>
          </w:p>
        </w:tc>
      </w:tr>
      <w:tr w:rsidR="00354E62" w:rsidRPr="00A5746B" w:rsidTr="00EC2167">
        <w:trPr>
          <w:cantSplit/>
        </w:trPr>
        <w:tc>
          <w:tcPr>
            <w:tcW w:w="274" w:type="pct"/>
            <w:vAlign w:val="bottom"/>
          </w:tcPr>
          <w:p w:rsidR="00354E62" w:rsidRPr="00A5746B" w:rsidRDefault="00354E62">
            <w:pPr>
              <w:jc w:val="right"/>
              <w:rPr>
                <w:sz w:val="22"/>
              </w:rPr>
            </w:pPr>
            <w:r w:rsidRPr="00A5746B">
              <w:rPr>
                <w:sz w:val="22"/>
              </w:rPr>
              <w:t>1.5</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Собственные и хозяйственные нужды котельной</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Гкал</w:t>
            </w:r>
          </w:p>
        </w:tc>
        <w:tc>
          <w:tcPr>
            <w:tcW w:w="476" w:type="pct"/>
            <w:shd w:val="clear" w:color="auto" w:fill="auto"/>
            <w:vAlign w:val="center"/>
          </w:tcPr>
          <w:p w:rsidR="00354E62" w:rsidRPr="00A5746B" w:rsidRDefault="00354E62">
            <w:pPr>
              <w:jc w:val="center"/>
              <w:rPr>
                <w:sz w:val="20"/>
                <w:szCs w:val="20"/>
              </w:rPr>
            </w:pPr>
            <w:r w:rsidRPr="00A5746B">
              <w:rPr>
                <w:sz w:val="20"/>
                <w:szCs w:val="20"/>
              </w:rPr>
              <w:t>142,8</w:t>
            </w:r>
          </w:p>
        </w:tc>
        <w:tc>
          <w:tcPr>
            <w:tcW w:w="377" w:type="pct"/>
            <w:shd w:val="clear" w:color="auto" w:fill="auto"/>
            <w:vAlign w:val="center"/>
          </w:tcPr>
          <w:p w:rsidR="00354E62" w:rsidRPr="00A5746B" w:rsidRDefault="00354E62">
            <w:pPr>
              <w:jc w:val="center"/>
              <w:rPr>
                <w:sz w:val="20"/>
                <w:szCs w:val="20"/>
              </w:rPr>
            </w:pPr>
            <w:r w:rsidRPr="00A5746B">
              <w:rPr>
                <w:sz w:val="20"/>
                <w:szCs w:val="20"/>
              </w:rPr>
              <w:t>142,8</w:t>
            </w:r>
          </w:p>
        </w:tc>
        <w:tc>
          <w:tcPr>
            <w:tcW w:w="377" w:type="pct"/>
            <w:shd w:val="clear" w:color="auto" w:fill="auto"/>
            <w:vAlign w:val="center"/>
          </w:tcPr>
          <w:p w:rsidR="00354E62" w:rsidRPr="00A5746B" w:rsidRDefault="00354E62">
            <w:pPr>
              <w:jc w:val="center"/>
              <w:rPr>
                <w:sz w:val="20"/>
                <w:szCs w:val="20"/>
              </w:rPr>
            </w:pPr>
            <w:r w:rsidRPr="00A5746B">
              <w:rPr>
                <w:sz w:val="20"/>
                <w:szCs w:val="20"/>
              </w:rPr>
              <w:t>142,8</w:t>
            </w:r>
          </w:p>
        </w:tc>
        <w:tc>
          <w:tcPr>
            <w:tcW w:w="377" w:type="pct"/>
            <w:shd w:val="clear" w:color="auto" w:fill="auto"/>
            <w:vAlign w:val="center"/>
          </w:tcPr>
          <w:p w:rsidR="00354E62" w:rsidRPr="00A5746B" w:rsidRDefault="00354E62">
            <w:pPr>
              <w:jc w:val="center"/>
              <w:rPr>
                <w:sz w:val="20"/>
                <w:szCs w:val="20"/>
              </w:rPr>
            </w:pPr>
            <w:r w:rsidRPr="00A5746B">
              <w:rPr>
                <w:sz w:val="20"/>
                <w:szCs w:val="20"/>
              </w:rPr>
              <w:t>142,8</w:t>
            </w:r>
          </w:p>
        </w:tc>
        <w:tc>
          <w:tcPr>
            <w:tcW w:w="377" w:type="pct"/>
            <w:shd w:val="clear" w:color="auto" w:fill="auto"/>
            <w:vAlign w:val="center"/>
          </w:tcPr>
          <w:p w:rsidR="00354E62" w:rsidRPr="00A5746B" w:rsidRDefault="00354E62">
            <w:pPr>
              <w:jc w:val="center"/>
              <w:rPr>
                <w:sz w:val="20"/>
                <w:szCs w:val="20"/>
              </w:rPr>
            </w:pPr>
            <w:r w:rsidRPr="00A5746B">
              <w:rPr>
                <w:sz w:val="20"/>
                <w:szCs w:val="20"/>
              </w:rPr>
              <w:t>142,8</w:t>
            </w:r>
          </w:p>
        </w:tc>
        <w:tc>
          <w:tcPr>
            <w:tcW w:w="377" w:type="pct"/>
            <w:shd w:val="clear" w:color="auto" w:fill="auto"/>
            <w:vAlign w:val="center"/>
          </w:tcPr>
          <w:p w:rsidR="00354E62" w:rsidRPr="00A5746B" w:rsidRDefault="00354E62">
            <w:pPr>
              <w:jc w:val="center"/>
              <w:rPr>
                <w:sz w:val="20"/>
                <w:szCs w:val="20"/>
              </w:rPr>
            </w:pPr>
            <w:r w:rsidRPr="00A5746B">
              <w:rPr>
                <w:sz w:val="20"/>
                <w:szCs w:val="20"/>
              </w:rPr>
              <w:t>142,8</w:t>
            </w:r>
          </w:p>
        </w:tc>
        <w:tc>
          <w:tcPr>
            <w:tcW w:w="377" w:type="pct"/>
            <w:shd w:val="clear" w:color="auto" w:fill="auto"/>
            <w:vAlign w:val="center"/>
          </w:tcPr>
          <w:p w:rsidR="00354E62" w:rsidRPr="00A5746B" w:rsidRDefault="00354E62">
            <w:pPr>
              <w:jc w:val="center"/>
              <w:rPr>
                <w:sz w:val="20"/>
                <w:szCs w:val="20"/>
              </w:rPr>
            </w:pPr>
            <w:r w:rsidRPr="00A5746B">
              <w:rPr>
                <w:sz w:val="20"/>
                <w:szCs w:val="20"/>
              </w:rPr>
              <w:t>142,8</w:t>
            </w:r>
          </w:p>
        </w:tc>
        <w:tc>
          <w:tcPr>
            <w:tcW w:w="381" w:type="pct"/>
            <w:vAlign w:val="center"/>
          </w:tcPr>
          <w:p w:rsidR="00354E62" w:rsidRPr="00A5746B" w:rsidRDefault="00354E62">
            <w:pPr>
              <w:jc w:val="center"/>
              <w:rPr>
                <w:sz w:val="20"/>
                <w:szCs w:val="20"/>
              </w:rPr>
            </w:pPr>
            <w:r w:rsidRPr="00A5746B">
              <w:rPr>
                <w:sz w:val="20"/>
                <w:szCs w:val="20"/>
              </w:rPr>
              <w:t>142,8</w:t>
            </w:r>
          </w:p>
        </w:tc>
      </w:tr>
      <w:tr w:rsidR="00354E62" w:rsidRPr="00A5746B" w:rsidTr="00EC2167">
        <w:trPr>
          <w:cantSplit/>
        </w:trPr>
        <w:tc>
          <w:tcPr>
            <w:tcW w:w="274" w:type="pct"/>
            <w:vAlign w:val="bottom"/>
          </w:tcPr>
          <w:p w:rsidR="00354E62" w:rsidRPr="00A5746B" w:rsidRDefault="00354E62">
            <w:pPr>
              <w:jc w:val="right"/>
              <w:rPr>
                <w:sz w:val="22"/>
              </w:rPr>
            </w:pPr>
            <w:r w:rsidRPr="00A5746B">
              <w:rPr>
                <w:sz w:val="22"/>
              </w:rPr>
              <w:t>1.6</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Тепловая энергия отпущенная в сети</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Гкал</w:t>
            </w:r>
          </w:p>
        </w:tc>
        <w:tc>
          <w:tcPr>
            <w:tcW w:w="476" w:type="pct"/>
            <w:shd w:val="clear" w:color="auto" w:fill="auto"/>
            <w:vAlign w:val="center"/>
          </w:tcPr>
          <w:p w:rsidR="00354E62" w:rsidRPr="00A5746B" w:rsidRDefault="00354E62">
            <w:pPr>
              <w:jc w:val="center"/>
              <w:rPr>
                <w:sz w:val="22"/>
              </w:rPr>
            </w:pPr>
            <w:r w:rsidRPr="00A5746B">
              <w:rPr>
                <w:sz w:val="22"/>
              </w:rPr>
              <w:t>6207,0</w:t>
            </w:r>
          </w:p>
        </w:tc>
        <w:tc>
          <w:tcPr>
            <w:tcW w:w="377" w:type="pct"/>
            <w:shd w:val="clear" w:color="auto" w:fill="auto"/>
            <w:vAlign w:val="center"/>
          </w:tcPr>
          <w:p w:rsidR="00354E62" w:rsidRPr="00A5746B" w:rsidRDefault="00354E62">
            <w:pPr>
              <w:jc w:val="center"/>
              <w:rPr>
                <w:sz w:val="20"/>
                <w:szCs w:val="20"/>
              </w:rPr>
            </w:pPr>
            <w:r w:rsidRPr="00A5746B">
              <w:rPr>
                <w:sz w:val="20"/>
                <w:szCs w:val="20"/>
              </w:rPr>
              <w:t>6203,2</w:t>
            </w:r>
          </w:p>
        </w:tc>
        <w:tc>
          <w:tcPr>
            <w:tcW w:w="377" w:type="pct"/>
            <w:shd w:val="clear" w:color="auto" w:fill="auto"/>
            <w:vAlign w:val="center"/>
          </w:tcPr>
          <w:p w:rsidR="00354E62" w:rsidRPr="00A5746B" w:rsidRDefault="00354E62">
            <w:pPr>
              <w:jc w:val="center"/>
              <w:rPr>
                <w:sz w:val="20"/>
                <w:szCs w:val="20"/>
              </w:rPr>
            </w:pPr>
            <w:r w:rsidRPr="00A5746B">
              <w:rPr>
                <w:sz w:val="20"/>
                <w:szCs w:val="20"/>
              </w:rPr>
              <w:t>6199,4</w:t>
            </w:r>
          </w:p>
        </w:tc>
        <w:tc>
          <w:tcPr>
            <w:tcW w:w="377" w:type="pct"/>
            <w:shd w:val="clear" w:color="auto" w:fill="auto"/>
            <w:vAlign w:val="center"/>
          </w:tcPr>
          <w:p w:rsidR="00354E62" w:rsidRPr="00A5746B" w:rsidRDefault="00354E62">
            <w:pPr>
              <w:jc w:val="center"/>
              <w:rPr>
                <w:sz w:val="20"/>
                <w:szCs w:val="20"/>
              </w:rPr>
            </w:pPr>
            <w:r w:rsidRPr="00A5746B">
              <w:rPr>
                <w:sz w:val="20"/>
                <w:szCs w:val="20"/>
              </w:rPr>
              <w:t>6578,9</w:t>
            </w:r>
          </w:p>
        </w:tc>
        <w:tc>
          <w:tcPr>
            <w:tcW w:w="377" w:type="pct"/>
            <w:shd w:val="clear" w:color="auto" w:fill="auto"/>
            <w:vAlign w:val="center"/>
          </w:tcPr>
          <w:p w:rsidR="00354E62" w:rsidRPr="00A5746B" w:rsidRDefault="00354E62">
            <w:pPr>
              <w:jc w:val="center"/>
              <w:rPr>
                <w:sz w:val="20"/>
                <w:szCs w:val="20"/>
              </w:rPr>
            </w:pPr>
            <w:r w:rsidRPr="00A5746B">
              <w:rPr>
                <w:sz w:val="20"/>
                <w:szCs w:val="20"/>
              </w:rPr>
              <w:t>6575,2</w:t>
            </w:r>
          </w:p>
        </w:tc>
        <w:tc>
          <w:tcPr>
            <w:tcW w:w="377" w:type="pct"/>
            <w:shd w:val="clear" w:color="auto" w:fill="auto"/>
            <w:vAlign w:val="center"/>
          </w:tcPr>
          <w:p w:rsidR="00354E62" w:rsidRPr="00A5746B" w:rsidRDefault="00354E62">
            <w:pPr>
              <w:jc w:val="center"/>
              <w:rPr>
                <w:sz w:val="20"/>
                <w:szCs w:val="20"/>
              </w:rPr>
            </w:pPr>
            <w:r w:rsidRPr="00A5746B">
              <w:rPr>
                <w:sz w:val="20"/>
                <w:szCs w:val="20"/>
              </w:rPr>
              <w:t>6571,5</w:t>
            </w:r>
          </w:p>
        </w:tc>
        <w:tc>
          <w:tcPr>
            <w:tcW w:w="377" w:type="pct"/>
            <w:shd w:val="clear" w:color="auto" w:fill="auto"/>
            <w:vAlign w:val="center"/>
          </w:tcPr>
          <w:p w:rsidR="00354E62" w:rsidRPr="00A5746B" w:rsidRDefault="00354E62">
            <w:pPr>
              <w:jc w:val="center"/>
              <w:rPr>
                <w:sz w:val="20"/>
                <w:szCs w:val="20"/>
              </w:rPr>
            </w:pPr>
            <w:r w:rsidRPr="00A5746B">
              <w:rPr>
                <w:sz w:val="20"/>
                <w:szCs w:val="20"/>
              </w:rPr>
              <w:t>6567,8</w:t>
            </w:r>
          </w:p>
        </w:tc>
        <w:tc>
          <w:tcPr>
            <w:tcW w:w="381" w:type="pct"/>
            <w:vAlign w:val="center"/>
          </w:tcPr>
          <w:p w:rsidR="00354E62" w:rsidRPr="00A5746B" w:rsidRDefault="00354E62">
            <w:pPr>
              <w:jc w:val="center"/>
              <w:rPr>
                <w:sz w:val="20"/>
                <w:szCs w:val="20"/>
              </w:rPr>
            </w:pPr>
            <w:r w:rsidRPr="00A5746B">
              <w:rPr>
                <w:sz w:val="20"/>
                <w:szCs w:val="20"/>
              </w:rPr>
              <w:t>6564,2</w:t>
            </w:r>
          </w:p>
        </w:tc>
      </w:tr>
      <w:tr w:rsidR="00354E62" w:rsidRPr="00A5746B" w:rsidTr="00EC2167">
        <w:trPr>
          <w:cantSplit/>
        </w:trPr>
        <w:tc>
          <w:tcPr>
            <w:tcW w:w="274" w:type="pct"/>
            <w:vMerge w:val="restart"/>
            <w:vAlign w:val="bottom"/>
          </w:tcPr>
          <w:p w:rsidR="00354E62" w:rsidRPr="00A5746B" w:rsidRDefault="00354E62" w:rsidP="00EC2167">
            <w:pPr>
              <w:jc w:val="right"/>
              <w:rPr>
                <w:sz w:val="22"/>
              </w:rPr>
            </w:pPr>
            <w:r w:rsidRPr="00A5746B">
              <w:rPr>
                <w:sz w:val="22"/>
              </w:rPr>
              <w:t>1.7</w:t>
            </w:r>
          </w:p>
        </w:tc>
        <w:tc>
          <w:tcPr>
            <w:tcW w:w="1192" w:type="pct"/>
            <w:vMerge w:val="restar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Потери тепловой сети</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Гкал</w:t>
            </w:r>
          </w:p>
        </w:tc>
        <w:tc>
          <w:tcPr>
            <w:tcW w:w="476" w:type="pct"/>
            <w:shd w:val="clear" w:color="auto" w:fill="auto"/>
            <w:vAlign w:val="center"/>
          </w:tcPr>
          <w:p w:rsidR="00354E62" w:rsidRPr="00A5746B" w:rsidRDefault="00354E62">
            <w:pPr>
              <w:jc w:val="center"/>
              <w:rPr>
                <w:sz w:val="20"/>
                <w:szCs w:val="20"/>
              </w:rPr>
            </w:pPr>
            <w:r w:rsidRPr="00A5746B">
              <w:rPr>
                <w:sz w:val="20"/>
                <w:szCs w:val="20"/>
              </w:rPr>
              <w:t>754,3</w:t>
            </w:r>
          </w:p>
        </w:tc>
        <w:tc>
          <w:tcPr>
            <w:tcW w:w="377" w:type="pct"/>
            <w:shd w:val="clear" w:color="auto" w:fill="auto"/>
            <w:vAlign w:val="center"/>
          </w:tcPr>
          <w:p w:rsidR="00354E62" w:rsidRPr="00A5746B" w:rsidRDefault="00354E62">
            <w:pPr>
              <w:jc w:val="center"/>
              <w:rPr>
                <w:sz w:val="20"/>
                <w:szCs w:val="20"/>
              </w:rPr>
            </w:pPr>
            <w:r w:rsidRPr="00A5746B">
              <w:rPr>
                <w:sz w:val="20"/>
                <w:szCs w:val="20"/>
              </w:rPr>
              <w:t>750,5</w:t>
            </w:r>
          </w:p>
        </w:tc>
        <w:tc>
          <w:tcPr>
            <w:tcW w:w="377" w:type="pct"/>
            <w:shd w:val="clear" w:color="auto" w:fill="auto"/>
            <w:vAlign w:val="center"/>
          </w:tcPr>
          <w:p w:rsidR="00354E62" w:rsidRPr="00A5746B" w:rsidRDefault="00354E62">
            <w:pPr>
              <w:jc w:val="center"/>
              <w:rPr>
                <w:sz w:val="20"/>
                <w:szCs w:val="20"/>
              </w:rPr>
            </w:pPr>
            <w:r w:rsidRPr="00A5746B">
              <w:rPr>
                <w:sz w:val="20"/>
                <w:szCs w:val="20"/>
              </w:rPr>
              <w:t>746,8</w:t>
            </w:r>
          </w:p>
        </w:tc>
        <w:tc>
          <w:tcPr>
            <w:tcW w:w="377" w:type="pct"/>
            <w:shd w:val="clear" w:color="auto" w:fill="auto"/>
            <w:vAlign w:val="center"/>
          </w:tcPr>
          <w:p w:rsidR="00354E62" w:rsidRPr="00A5746B" w:rsidRDefault="00354E62">
            <w:pPr>
              <w:jc w:val="center"/>
              <w:rPr>
                <w:sz w:val="20"/>
                <w:szCs w:val="20"/>
              </w:rPr>
            </w:pPr>
            <w:r w:rsidRPr="00A5746B">
              <w:rPr>
                <w:sz w:val="20"/>
                <w:szCs w:val="20"/>
              </w:rPr>
              <w:t>743,1</w:t>
            </w:r>
          </w:p>
        </w:tc>
        <w:tc>
          <w:tcPr>
            <w:tcW w:w="377" w:type="pct"/>
            <w:shd w:val="clear" w:color="auto" w:fill="auto"/>
            <w:vAlign w:val="center"/>
          </w:tcPr>
          <w:p w:rsidR="00354E62" w:rsidRPr="00A5746B" w:rsidRDefault="00354E62">
            <w:pPr>
              <w:jc w:val="center"/>
              <w:rPr>
                <w:sz w:val="20"/>
                <w:szCs w:val="20"/>
              </w:rPr>
            </w:pPr>
            <w:r w:rsidRPr="00A5746B">
              <w:rPr>
                <w:sz w:val="20"/>
                <w:szCs w:val="20"/>
              </w:rPr>
              <w:t>739,3</w:t>
            </w:r>
          </w:p>
        </w:tc>
        <w:tc>
          <w:tcPr>
            <w:tcW w:w="377" w:type="pct"/>
            <w:shd w:val="clear" w:color="auto" w:fill="auto"/>
            <w:vAlign w:val="center"/>
          </w:tcPr>
          <w:p w:rsidR="00354E62" w:rsidRPr="00A5746B" w:rsidRDefault="00354E62">
            <w:pPr>
              <w:jc w:val="center"/>
              <w:rPr>
                <w:sz w:val="20"/>
                <w:szCs w:val="20"/>
              </w:rPr>
            </w:pPr>
            <w:r w:rsidRPr="00A5746B">
              <w:rPr>
                <w:sz w:val="20"/>
                <w:szCs w:val="20"/>
              </w:rPr>
              <w:t>735,6</w:t>
            </w:r>
          </w:p>
        </w:tc>
        <w:tc>
          <w:tcPr>
            <w:tcW w:w="377" w:type="pct"/>
            <w:shd w:val="clear" w:color="auto" w:fill="auto"/>
            <w:vAlign w:val="center"/>
          </w:tcPr>
          <w:p w:rsidR="00354E62" w:rsidRPr="00A5746B" w:rsidRDefault="00354E62">
            <w:pPr>
              <w:jc w:val="center"/>
              <w:rPr>
                <w:sz w:val="20"/>
                <w:szCs w:val="20"/>
              </w:rPr>
            </w:pPr>
            <w:r w:rsidRPr="00A5746B">
              <w:rPr>
                <w:sz w:val="20"/>
                <w:szCs w:val="20"/>
              </w:rPr>
              <w:t>732,0</w:t>
            </w:r>
          </w:p>
        </w:tc>
        <w:tc>
          <w:tcPr>
            <w:tcW w:w="381" w:type="pct"/>
            <w:vAlign w:val="center"/>
          </w:tcPr>
          <w:p w:rsidR="00354E62" w:rsidRPr="00A5746B" w:rsidRDefault="00354E62">
            <w:pPr>
              <w:jc w:val="center"/>
              <w:rPr>
                <w:sz w:val="20"/>
                <w:szCs w:val="20"/>
              </w:rPr>
            </w:pPr>
            <w:r w:rsidRPr="00A5746B">
              <w:rPr>
                <w:sz w:val="20"/>
                <w:szCs w:val="20"/>
              </w:rPr>
              <w:t>728,3</w:t>
            </w:r>
          </w:p>
        </w:tc>
      </w:tr>
      <w:tr w:rsidR="00354E62" w:rsidRPr="00A5746B" w:rsidTr="00EC2167">
        <w:trPr>
          <w:cantSplit/>
        </w:trPr>
        <w:tc>
          <w:tcPr>
            <w:tcW w:w="274" w:type="pct"/>
            <w:vMerge/>
            <w:vAlign w:val="bottom"/>
          </w:tcPr>
          <w:p w:rsidR="00354E62" w:rsidRPr="00A5746B" w:rsidRDefault="00354E62" w:rsidP="00A952D8">
            <w:pPr>
              <w:jc w:val="center"/>
              <w:rPr>
                <w:rFonts w:eastAsia="Times New Roman"/>
                <w:sz w:val="22"/>
                <w:lang w:eastAsia="ru-RU"/>
              </w:rPr>
            </w:pPr>
          </w:p>
        </w:tc>
        <w:tc>
          <w:tcPr>
            <w:tcW w:w="1192" w:type="pct"/>
            <w:vMerge/>
            <w:shd w:val="clear" w:color="auto" w:fill="auto"/>
            <w:vAlign w:val="center"/>
          </w:tcPr>
          <w:p w:rsidR="00354E62" w:rsidRPr="00A5746B" w:rsidRDefault="00354E62" w:rsidP="00FD2F9B">
            <w:pPr>
              <w:jc w:val="center"/>
              <w:rPr>
                <w:rFonts w:eastAsia="Times New Roman"/>
                <w:sz w:val="22"/>
                <w:lang w:eastAsia="ru-RU"/>
              </w:rPr>
            </w:pPr>
          </w:p>
        </w:tc>
        <w:tc>
          <w:tcPr>
            <w:tcW w:w="414" w:type="pct"/>
            <w:shd w:val="clear" w:color="auto" w:fill="auto"/>
            <w:vAlign w:val="center"/>
          </w:tcPr>
          <w:p w:rsidR="00354E62" w:rsidRPr="00A5746B" w:rsidRDefault="00354E62" w:rsidP="00FD2F9B">
            <w:pPr>
              <w:jc w:val="center"/>
              <w:rPr>
                <w:rFonts w:eastAsia="Times New Roman"/>
                <w:sz w:val="22"/>
                <w:lang w:eastAsia="ru-RU"/>
              </w:rPr>
            </w:pPr>
            <w:r w:rsidRPr="00A5746B">
              <w:rPr>
                <w:rFonts w:eastAsia="Times New Roman"/>
                <w:sz w:val="22"/>
                <w:lang w:eastAsia="ru-RU"/>
              </w:rPr>
              <w:t>%</w:t>
            </w:r>
          </w:p>
        </w:tc>
        <w:tc>
          <w:tcPr>
            <w:tcW w:w="476" w:type="pct"/>
            <w:shd w:val="clear" w:color="auto" w:fill="auto"/>
            <w:vAlign w:val="center"/>
          </w:tcPr>
          <w:p w:rsidR="00354E62" w:rsidRPr="00A5746B" w:rsidRDefault="00354E62">
            <w:pPr>
              <w:jc w:val="center"/>
              <w:rPr>
                <w:sz w:val="22"/>
              </w:rPr>
            </w:pPr>
            <w:r w:rsidRPr="00A5746B">
              <w:rPr>
                <w:sz w:val="22"/>
              </w:rPr>
              <w:t>12,2</w:t>
            </w:r>
          </w:p>
        </w:tc>
        <w:tc>
          <w:tcPr>
            <w:tcW w:w="377" w:type="pct"/>
            <w:shd w:val="clear" w:color="auto" w:fill="auto"/>
            <w:vAlign w:val="center"/>
          </w:tcPr>
          <w:p w:rsidR="00354E62" w:rsidRPr="00A5746B" w:rsidRDefault="00354E62">
            <w:pPr>
              <w:jc w:val="center"/>
              <w:rPr>
                <w:sz w:val="22"/>
              </w:rPr>
            </w:pPr>
            <w:r w:rsidRPr="00A5746B">
              <w:rPr>
                <w:sz w:val="22"/>
              </w:rPr>
              <w:t>12,1</w:t>
            </w:r>
          </w:p>
        </w:tc>
        <w:tc>
          <w:tcPr>
            <w:tcW w:w="377" w:type="pct"/>
            <w:shd w:val="clear" w:color="auto" w:fill="auto"/>
            <w:vAlign w:val="center"/>
          </w:tcPr>
          <w:p w:rsidR="00354E62" w:rsidRPr="00A5746B" w:rsidRDefault="00354E62">
            <w:pPr>
              <w:jc w:val="center"/>
              <w:rPr>
                <w:sz w:val="22"/>
              </w:rPr>
            </w:pPr>
            <w:r w:rsidRPr="00A5746B">
              <w:rPr>
                <w:sz w:val="22"/>
              </w:rPr>
              <w:t>12,0</w:t>
            </w:r>
          </w:p>
        </w:tc>
        <w:tc>
          <w:tcPr>
            <w:tcW w:w="377" w:type="pct"/>
            <w:shd w:val="clear" w:color="auto" w:fill="auto"/>
            <w:vAlign w:val="center"/>
          </w:tcPr>
          <w:p w:rsidR="00354E62" w:rsidRPr="00A5746B" w:rsidRDefault="00354E62">
            <w:pPr>
              <w:jc w:val="center"/>
              <w:rPr>
                <w:sz w:val="22"/>
              </w:rPr>
            </w:pPr>
            <w:r w:rsidRPr="00A5746B">
              <w:rPr>
                <w:sz w:val="22"/>
              </w:rPr>
              <w:t>11,3</w:t>
            </w:r>
          </w:p>
        </w:tc>
        <w:tc>
          <w:tcPr>
            <w:tcW w:w="377" w:type="pct"/>
            <w:shd w:val="clear" w:color="auto" w:fill="auto"/>
            <w:vAlign w:val="center"/>
          </w:tcPr>
          <w:p w:rsidR="00354E62" w:rsidRPr="00A5746B" w:rsidRDefault="00354E62">
            <w:pPr>
              <w:jc w:val="center"/>
              <w:rPr>
                <w:sz w:val="22"/>
              </w:rPr>
            </w:pPr>
            <w:r w:rsidRPr="00A5746B">
              <w:rPr>
                <w:sz w:val="22"/>
              </w:rPr>
              <w:t>11,2</w:t>
            </w:r>
          </w:p>
        </w:tc>
        <w:tc>
          <w:tcPr>
            <w:tcW w:w="377" w:type="pct"/>
            <w:shd w:val="clear" w:color="auto" w:fill="auto"/>
            <w:vAlign w:val="center"/>
          </w:tcPr>
          <w:p w:rsidR="00354E62" w:rsidRPr="00A5746B" w:rsidRDefault="00354E62">
            <w:pPr>
              <w:jc w:val="center"/>
              <w:rPr>
                <w:sz w:val="22"/>
              </w:rPr>
            </w:pPr>
            <w:r w:rsidRPr="00A5746B">
              <w:rPr>
                <w:sz w:val="22"/>
              </w:rPr>
              <w:t>11,2</w:t>
            </w:r>
          </w:p>
        </w:tc>
        <w:tc>
          <w:tcPr>
            <w:tcW w:w="377" w:type="pct"/>
            <w:shd w:val="clear" w:color="auto" w:fill="auto"/>
            <w:vAlign w:val="center"/>
          </w:tcPr>
          <w:p w:rsidR="00354E62" w:rsidRPr="00A5746B" w:rsidRDefault="00354E62">
            <w:pPr>
              <w:jc w:val="center"/>
              <w:rPr>
                <w:sz w:val="22"/>
              </w:rPr>
            </w:pPr>
            <w:r w:rsidRPr="00A5746B">
              <w:rPr>
                <w:sz w:val="22"/>
              </w:rPr>
              <w:t>11,1</w:t>
            </w:r>
          </w:p>
        </w:tc>
        <w:tc>
          <w:tcPr>
            <w:tcW w:w="381" w:type="pct"/>
            <w:vAlign w:val="center"/>
          </w:tcPr>
          <w:p w:rsidR="00354E62" w:rsidRPr="00A5746B" w:rsidRDefault="00354E62">
            <w:pPr>
              <w:jc w:val="center"/>
              <w:rPr>
                <w:sz w:val="22"/>
              </w:rPr>
            </w:pPr>
            <w:r w:rsidRPr="00A5746B">
              <w:rPr>
                <w:sz w:val="22"/>
              </w:rPr>
              <w:t>11,1</w:t>
            </w:r>
          </w:p>
        </w:tc>
      </w:tr>
      <w:tr w:rsidR="00354E62" w:rsidRPr="00A5746B" w:rsidTr="00EC2167">
        <w:trPr>
          <w:cantSplit/>
        </w:trPr>
        <w:tc>
          <w:tcPr>
            <w:tcW w:w="274" w:type="pct"/>
            <w:vAlign w:val="bottom"/>
          </w:tcPr>
          <w:p w:rsidR="00354E62" w:rsidRPr="00A5746B" w:rsidRDefault="00354E62">
            <w:pPr>
              <w:jc w:val="right"/>
              <w:rPr>
                <w:sz w:val="22"/>
              </w:rPr>
            </w:pPr>
            <w:r w:rsidRPr="00A5746B">
              <w:rPr>
                <w:sz w:val="22"/>
              </w:rPr>
              <w:t>1.8</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Тепловая энергия отпущенная п</w:t>
            </w:r>
            <w:r w:rsidRPr="00A5746B">
              <w:rPr>
                <w:rFonts w:eastAsia="Times New Roman"/>
                <w:sz w:val="22"/>
                <w:lang w:eastAsia="ru-RU"/>
              </w:rPr>
              <w:t>о</w:t>
            </w:r>
            <w:r w:rsidRPr="00A5746B">
              <w:rPr>
                <w:rFonts w:eastAsia="Times New Roman"/>
                <w:sz w:val="22"/>
                <w:lang w:eastAsia="ru-RU"/>
              </w:rPr>
              <w:t>требителям</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Гкал</w:t>
            </w:r>
          </w:p>
        </w:tc>
        <w:tc>
          <w:tcPr>
            <w:tcW w:w="476" w:type="pct"/>
            <w:shd w:val="clear" w:color="auto" w:fill="auto"/>
            <w:vAlign w:val="center"/>
          </w:tcPr>
          <w:p w:rsidR="00354E62" w:rsidRPr="00A5746B" w:rsidRDefault="00354E62">
            <w:pPr>
              <w:jc w:val="center"/>
              <w:rPr>
                <w:sz w:val="20"/>
                <w:szCs w:val="20"/>
              </w:rPr>
            </w:pPr>
            <w:r w:rsidRPr="00A5746B">
              <w:rPr>
                <w:sz w:val="20"/>
                <w:szCs w:val="20"/>
              </w:rPr>
              <w:t>5452,6</w:t>
            </w:r>
          </w:p>
        </w:tc>
        <w:tc>
          <w:tcPr>
            <w:tcW w:w="377" w:type="pct"/>
            <w:shd w:val="clear" w:color="auto" w:fill="auto"/>
            <w:vAlign w:val="center"/>
          </w:tcPr>
          <w:p w:rsidR="00354E62" w:rsidRPr="00A5746B" w:rsidRDefault="00354E62">
            <w:pPr>
              <w:jc w:val="center"/>
              <w:rPr>
                <w:sz w:val="20"/>
                <w:szCs w:val="20"/>
              </w:rPr>
            </w:pPr>
            <w:r w:rsidRPr="00A5746B">
              <w:rPr>
                <w:sz w:val="20"/>
                <w:szCs w:val="20"/>
              </w:rPr>
              <w:t>5452,6</w:t>
            </w:r>
          </w:p>
        </w:tc>
        <w:tc>
          <w:tcPr>
            <w:tcW w:w="377" w:type="pct"/>
            <w:shd w:val="clear" w:color="auto" w:fill="auto"/>
            <w:vAlign w:val="center"/>
          </w:tcPr>
          <w:p w:rsidR="00354E62" w:rsidRPr="00A5746B" w:rsidRDefault="00354E62">
            <w:pPr>
              <w:jc w:val="center"/>
              <w:rPr>
                <w:sz w:val="20"/>
                <w:szCs w:val="20"/>
              </w:rPr>
            </w:pPr>
            <w:r w:rsidRPr="00A5746B">
              <w:rPr>
                <w:sz w:val="20"/>
                <w:szCs w:val="20"/>
              </w:rPr>
              <w:t>5452,6</w:t>
            </w:r>
          </w:p>
        </w:tc>
        <w:tc>
          <w:tcPr>
            <w:tcW w:w="377" w:type="pct"/>
            <w:shd w:val="clear" w:color="auto" w:fill="auto"/>
            <w:vAlign w:val="center"/>
          </w:tcPr>
          <w:p w:rsidR="00354E62" w:rsidRPr="00A5746B" w:rsidRDefault="00354E62">
            <w:pPr>
              <w:jc w:val="center"/>
              <w:rPr>
                <w:sz w:val="20"/>
                <w:szCs w:val="20"/>
              </w:rPr>
            </w:pPr>
            <w:r w:rsidRPr="00A5746B">
              <w:rPr>
                <w:sz w:val="20"/>
                <w:szCs w:val="20"/>
              </w:rPr>
              <w:t>5835,9</w:t>
            </w:r>
          </w:p>
        </w:tc>
        <w:tc>
          <w:tcPr>
            <w:tcW w:w="377" w:type="pct"/>
            <w:shd w:val="clear" w:color="auto" w:fill="auto"/>
            <w:vAlign w:val="center"/>
          </w:tcPr>
          <w:p w:rsidR="00354E62" w:rsidRPr="00A5746B" w:rsidRDefault="00354E62">
            <w:pPr>
              <w:jc w:val="center"/>
              <w:rPr>
                <w:sz w:val="20"/>
                <w:szCs w:val="20"/>
              </w:rPr>
            </w:pPr>
            <w:r w:rsidRPr="00A5746B">
              <w:rPr>
                <w:sz w:val="20"/>
                <w:szCs w:val="20"/>
              </w:rPr>
              <w:t>5835,9</w:t>
            </w:r>
          </w:p>
        </w:tc>
        <w:tc>
          <w:tcPr>
            <w:tcW w:w="377" w:type="pct"/>
            <w:shd w:val="clear" w:color="auto" w:fill="auto"/>
            <w:vAlign w:val="center"/>
          </w:tcPr>
          <w:p w:rsidR="00354E62" w:rsidRPr="00A5746B" w:rsidRDefault="00354E62">
            <w:pPr>
              <w:jc w:val="center"/>
              <w:rPr>
                <w:sz w:val="20"/>
                <w:szCs w:val="20"/>
              </w:rPr>
            </w:pPr>
            <w:r w:rsidRPr="00A5746B">
              <w:rPr>
                <w:sz w:val="20"/>
                <w:szCs w:val="20"/>
              </w:rPr>
              <w:t>5835,9</w:t>
            </w:r>
          </w:p>
        </w:tc>
        <w:tc>
          <w:tcPr>
            <w:tcW w:w="377" w:type="pct"/>
            <w:shd w:val="clear" w:color="auto" w:fill="auto"/>
            <w:vAlign w:val="center"/>
          </w:tcPr>
          <w:p w:rsidR="00354E62" w:rsidRPr="00A5746B" w:rsidRDefault="00354E62">
            <w:pPr>
              <w:jc w:val="center"/>
              <w:rPr>
                <w:sz w:val="20"/>
                <w:szCs w:val="20"/>
              </w:rPr>
            </w:pPr>
            <w:r w:rsidRPr="00A5746B">
              <w:rPr>
                <w:sz w:val="20"/>
                <w:szCs w:val="20"/>
              </w:rPr>
              <w:t>5835,9</w:t>
            </w:r>
          </w:p>
        </w:tc>
        <w:tc>
          <w:tcPr>
            <w:tcW w:w="381" w:type="pct"/>
            <w:vAlign w:val="center"/>
          </w:tcPr>
          <w:p w:rsidR="00354E62" w:rsidRPr="00A5746B" w:rsidRDefault="00354E62">
            <w:pPr>
              <w:jc w:val="center"/>
              <w:rPr>
                <w:sz w:val="20"/>
                <w:szCs w:val="20"/>
              </w:rPr>
            </w:pPr>
            <w:r w:rsidRPr="00A5746B">
              <w:rPr>
                <w:sz w:val="20"/>
                <w:szCs w:val="20"/>
              </w:rPr>
              <w:t>5835,9</w:t>
            </w:r>
          </w:p>
        </w:tc>
      </w:tr>
      <w:tr w:rsidR="00354E62" w:rsidRPr="00A5746B" w:rsidTr="00EC2167">
        <w:trPr>
          <w:cantSplit/>
        </w:trPr>
        <w:tc>
          <w:tcPr>
            <w:tcW w:w="274" w:type="pct"/>
            <w:vAlign w:val="bottom"/>
          </w:tcPr>
          <w:p w:rsidR="00354E62" w:rsidRPr="00A5746B" w:rsidRDefault="00354E62">
            <w:pPr>
              <w:jc w:val="right"/>
              <w:rPr>
                <w:sz w:val="22"/>
              </w:rPr>
            </w:pPr>
            <w:r w:rsidRPr="00A5746B">
              <w:rPr>
                <w:sz w:val="22"/>
              </w:rPr>
              <w:t>1.9</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УРУТ на отпуск тепловой энергии</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кг.у.т/Гкал</w:t>
            </w:r>
          </w:p>
        </w:tc>
        <w:tc>
          <w:tcPr>
            <w:tcW w:w="476" w:type="pct"/>
            <w:shd w:val="clear" w:color="auto" w:fill="auto"/>
            <w:vAlign w:val="center"/>
          </w:tcPr>
          <w:p w:rsidR="00354E62" w:rsidRPr="00A5746B" w:rsidRDefault="00354E62">
            <w:pPr>
              <w:jc w:val="center"/>
              <w:rPr>
                <w:sz w:val="20"/>
                <w:szCs w:val="20"/>
              </w:rPr>
            </w:pPr>
            <w:r w:rsidRPr="00A5746B">
              <w:rPr>
                <w:sz w:val="20"/>
                <w:szCs w:val="20"/>
              </w:rPr>
              <w:t>157,0</w:t>
            </w:r>
          </w:p>
        </w:tc>
        <w:tc>
          <w:tcPr>
            <w:tcW w:w="377" w:type="pct"/>
            <w:shd w:val="clear" w:color="auto" w:fill="auto"/>
            <w:vAlign w:val="center"/>
          </w:tcPr>
          <w:p w:rsidR="00354E62" w:rsidRPr="00A5746B" w:rsidRDefault="00354E62">
            <w:pPr>
              <w:jc w:val="center"/>
              <w:rPr>
                <w:sz w:val="20"/>
                <w:szCs w:val="20"/>
              </w:rPr>
            </w:pPr>
            <w:r w:rsidRPr="00A5746B">
              <w:rPr>
                <w:sz w:val="20"/>
                <w:szCs w:val="20"/>
              </w:rPr>
              <w:t>155,7</w:t>
            </w:r>
          </w:p>
        </w:tc>
        <w:tc>
          <w:tcPr>
            <w:tcW w:w="377" w:type="pct"/>
            <w:shd w:val="clear" w:color="auto" w:fill="auto"/>
            <w:vAlign w:val="center"/>
          </w:tcPr>
          <w:p w:rsidR="00354E62" w:rsidRPr="00A5746B" w:rsidRDefault="00354E62">
            <w:pPr>
              <w:jc w:val="center"/>
              <w:rPr>
                <w:sz w:val="20"/>
                <w:szCs w:val="20"/>
              </w:rPr>
            </w:pPr>
            <w:r w:rsidRPr="00A5746B">
              <w:rPr>
                <w:sz w:val="20"/>
                <w:szCs w:val="20"/>
              </w:rPr>
              <w:t>155,7</w:t>
            </w:r>
          </w:p>
        </w:tc>
        <w:tc>
          <w:tcPr>
            <w:tcW w:w="377" w:type="pct"/>
            <w:shd w:val="clear" w:color="auto" w:fill="auto"/>
            <w:vAlign w:val="center"/>
          </w:tcPr>
          <w:p w:rsidR="00354E62" w:rsidRPr="00A5746B" w:rsidRDefault="00354E62">
            <w:pPr>
              <w:jc w:val="center"/>
              <w:rPr>
                <w:sz w:val="20"/>
                <w:szCs w:val="20"/>
              </w:rPr>
            </w:pPr>
            <w:r w:rsidRPr="00A5746B">
              <w:rPr>
                <w:sz w:val="20"/>
                <w:szCs w:val="20"/>
              </w:rPr>
              <w:t>155,7</w:t>
            </w:r>
          </w:p>
        </w:tc>
        <w:tc>
          <w:tcPr>
            <w:tcW w:w="377" w:type="pct"/>
            <w:shd w:val="clear" w:color="auto" w:fill="auto"/>
            <w:vAlign w:val="center"/>
          </w:tcPr>
          <w:p w:rsidR="00354E62" w:rsidRPr="00A5746B" w:rsidRDefault="00354E62">
            <w:pPr>
              <w:jc w:val="center"/>
              <w:rPr>
                <w:sz w:val="20"/>
                <w:szCs w:val="20"/>
              </w:rPr>
            </w:pPr>
            <w:r w:rsidRPr="00A5746B">
              <w:rPr>
                <w:sz w:val="20"/>
                <w:szCs w:val="20"/>
              </w:rPr>
              <w:t>155,7</w:t>
            </w:r>
          </w:p>
        </w:tc>
        <w:tc>
          <w:tcPr>
            <w:tcW w:w="377" w:type="pct"/>
            <w:shd w:val="clear" w:color="auto" w:fill="auto"/>
            <w:vAlign w:val="center"/>
          </w:tcPr>
          <w:p w:rsidR="00354E62" w:rsidRPr="00A5746B" w:rsidRDefault="00354E62">
            <w:pPr>
              <w:jc w:val="center"/>
              <w:rPr>
                <w:sz w:val="20"/>
                <w:szCs w:val="20"/>
              </w:rPr>
            </w:pPr>
            <w:r w:rsidRPr="00A5746B">
              <w:rPr>
                <w:sz w:val="20"/>
                <w:szCs w:val="20"/>
              </w:rPr>
              <w:t>155,7</w:t>
            </w:r>
          </w:p>
        </w:tc>
        <w:tc>
          <w:tcPr>
            <w:tcW w:w="377" w:type="pct"/>
            <w:shd w:val="clear" w:color="auto" w:fill="auto"/>
            <w:vAlign w:val="center"/>
          </w:tcPr>
          <w:p w:rsidR="00354E62" w:rsidRPr="00A5746B" w:rsidRDefault="00354E62">
            <w:pPr>
              <w:jc w:val="center"/>
              <w:rPr>
                <w:sz w:val="20"/>
                <w:szCs w:val="20"/>
              </w:rPr>
            </w:pPr>
            <w:r w:rsidRPr="00A5746B">
              <w:rPr>
                <w:sz w:val="20"/>
                <w:szCs w:val="20"/>
              </w:rPr>
              <w:t>155,7</w:t>
            </w:r>
          </w:p>
        </w:tc>
        <w:tc>
          <w:tcPr>
            <w:tcW w:w="381" w:type="pct"/>
            <w:vAlign w:val="center"/>
          </w:tcPr>
          <w:p w:rsidR="00354E62" w:rsidRPr="00A5746B" w:rsidRDefault="00354E62">
            <w:pPr>
              <w:jc w:val="center"/>
              <w:rPr>
                <w:sz w:val="20"/>
                <w:szCs w:val="20"/>
              </w:rPr>
            </w:pPr>
            <w:r w:rsidRPr="00A5746B">
              <w:rPr>
                <w:sz w:val="20"/>
                <w:szCs w:val="20"/>
              </w:rPr>
              <w:t>155,7</w:t>
            </w:r>
          </w:p>
        </w:tc>
      </w:tr>
      <w:tr w:rsidR="00354E62" w:rsidRPr="00A5746B" w:rsidTr="00EC2167">
        <w:trPr>
          <w:cantSplit/>
        </w:trPr>
        <w:tc>
          <w:tcPr>
            <w:tcW w:w="274" w:type="pct"/>
            <w:vAlign w:val="bottom"/>
          </w:tcPr>
          <w:p w:rsidR="00354E62" w:rsidRPr="00A5746B" w:rsidRDefault="00354E62">
            <w:pPr>
              <w:jc w:val="right"/>
              <w:rPr>
                <w:sz w:val="22"/>
              </w:rPr>
            </w:pPr>
            <w:r w:rsidRPr="00A5746B">
              <w:rPr>
                <w:sz w:val="22"/>
              </w:rPr>
              <w:t>1.10</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Средневзвешенный КПД котел</w:t>
            </w:r>
            <w:r w:rsidRPr="00A5746B">
              <w:rPr>
                <w:rFonts w:eastAsia="Times New Roman"/>
                <w:sz w:val="22"/>
                <w:lang w:eastAsia="ru-RU"/>
              </w:rPr>
              <w:t>ь</w:t>
            </w:r>
            <w:r w:rsidRPr="00A5746B">
              <w:rPr>
                <w:rFonts w:eastAsia="Times New Roman"/>
                <w:sz w:val="22"/>
                <w:lang w:eastAsia="ru-RU"/>
              </w:rPr>
              <w:t>ных</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w:t>
            </w:r>
          </w:p>
        </w:tc>
        <w:tc>
          <w:tcPr>
            <w:tcW w:w="476" w:type="pct"/>
            <w:shd w:val="clear" w:color="auto" w:fill="auto"/>
            <w:vAlign w:val="center"/>
          </w:tcPr>
          <w:p w:rsidR="00354E62" w:rsidRPr="00A5746B" w:rsidRDefault="00354E62">
            <w:pPr>
              <w:jc w:val="center"/>
              <w:rPr>
                <w:sz w:val="20"/>
                <w:szCs w:val="20"/>
              </w:rPr>
            </w:pPr>
            <w:r w:rsidRPr="00A5746B">
              <w:rPr>
                <w:sz w:val="20"/>
                <w:szCs w:val="20"/>
              </w:rPr>
              <w:t>91,1</w:t>
            </w:r>
          </w:p>
        </w:tc>
        <w:tc>
          <w:tcPr>
            <w:tcW w:w="377" w:type="pct"/>
            <w:shd w:val="clear" w:color="auto" w:fill="auto"/>
            <w:vAlign w:val="center"/>
          </w:tcPr>
          <w:p w:rsidR="00354E62" w:rsidRPr="00A5746B" w:rsidRDefault="00354E62">
            <w:pPr>
              <w:jc w:val="center"/>
              <w:rPr>
                <w:sz w:val="20"/>
                <w:szCs w:val="20"/>
              </w:rPr>
            </w:pPr>
            <w:r w:rsidRPr="00A5746B">
              <w:rPr>
                <w:sz w:val="20"/>
                <w:szCs w:val="20"/>
              </w:rPr>
              <w:t>91,8</w:t>
            </w:r>
          </w:p>
        </w:tc>
        <w:tc>
          <w:tcPr>
            <w:tcW w:w="377" w:type="pct"/>
            <w:shd w:val="clear" w:color="auto" w:fill="auto"/>
            <w:vAlign w:val="center"/>
          </w:tcPr>
          <w:p w:rsidR="00354E62" w:rsidRPr="00A5746B" w:rsidRDefault="00354E62">
            <w:pPr>
              <w:jc w:val="center"/>
              <w:rPr>
                <w:sz w:val="20"/>
                <w:szCs w:val="20"/>
              </w:rPr>
            </w:pPr>
            <w:r w:rsidRPr="00A5746B">
              <w:rPr>
                <w:sz w:val="20"/>
                <w:szCs w:val="20"/>
              </w:rPr>
              <w:t>91,8</w:t>
            </w:r>
          </w:p>
        </w:tc>
        <w:tc>
          <w:tcPr>
            <w:tcW w:w="377" w:type="pct"/>
            <w:shd w:val="clear" w:color="auto" w:fill="auto"/>
            <w:vAlign w:val="center"/>
          </w:tcPr>
          <w:p w:rsidR="00354E62" w:rsidRPr="00A5746B" w:rsidRDefault="00354E62">
            <w:pPr>
              <w:jc w:val="center"/>
              <w:rPr>
                <w:sz w:val="20"/>
                <w:szCs w:val="20"/>
              </w:rPr>
            </w:pPr>
            <w:r w:rsidRPr="00A5746B">
              <w:rPr>
                <w:sz w:val="20"/>
                <w:szCs w:val="20"/>
              </w:rPr>
              <w:t>91,8</w:t>
            </w:r>
          </w:p>
        </w:tc>
        <w:tc>
          <w:tcPr>
            <w:tcW w:w="377" w:type="pct"/>
            <w:shd w:val="clear" w:color="auto" w:fill="auto"/>
            <w:vAlign w:val="center"/>
          </w:tcPr>
          <w:p w:rsidR="00354E62" w:rsidRPr="00A5746B" w:rsidRDefault="00354E62">
            <w:pPr>
              <w:jc w:val="center"/>
              <w:rPr>
                <w:sz w:val="20"/>
                <w:szCs w:val="20"/>
              </w:rPr>
            </w:pPr>
            <w:r w:rsidRPr="00A5746B">
              <w:rPr>
                <w:sz w:val="20"/>
                <w:szCs w:val="20"/>
              </w:rPr>
              <w:t>91,8</w:t>
            </w:r>
          </w:p>
        </w:tc>
        <w:tc>
          <w:tcPr>
            <w:tcW w:w="377" w:type="pct"/>
            <w:shd w:val="clear" w:color="auto" w:fill="auto"/>
            <w:vAlign w:val="center"/>
          </w:tcPr>
          <w:p w:rsidR="00354E62" w:rsidRPr="00A5746B" w:rsidRDefault="00354E62">
            <w:pPr>
              <w:jc w:val="center"/>
              <w:rPr>
                <w:sz w:val="20"/>
                <w:szCs w:val="20"/>
              </w:rPr>
            </w:pPr>
            <w:r w:rsidRPr="00A5746B">
              <w:rPr>
                <w:sz w:val="20"/>
                <w:szCs w:val="20"/>
              </w:rPr>
              <w:t>91,8</w:t>
            </w:r>
          </w:p>
        </w:tc>
        <w:tc>
          <w:tcPr>
            <w:tcW w:w="377" w:type="pct"/>
            <w:shd w:val="clear" w:color="auto" w:fill="auto"/>
            <w:vAlign w:val="center"/>
          </w:tcPr>
          <w:p w:rsidR="00354E62" w:rsidRPr="00A5746B" w:rsidRDefault="00354E62">
            <w:pPr>
              <w:jc w:val="center"/>
              <w:rPr>
                <w:sz w:val="20"/>
                <w:szCs w:val="20"/>
              </w:rPr>
            </w:pPr>
            <w:r w:rsidRPr="00A5746B">
              <w:rPr>
                <w:sz w:val="20"/>
                <w:szCs w:val="20"/>
              </w:rPr>
              <w:t>91,8</w:t>
            </w:r>
          </w:p>
        </w:tc>
        <w:tc>
          <w:tcPr>
            <w:tcW w:w="381" w:type="pct"/>
            <w:vAlign w:val="center"/>
          </w:tcPr>
          <w:p w:rsidR="00354E62" w:rsidRPr="00A5746B" w:rsidRDefault="00354E62">
            <w:pPr>
              <w:jc w:val="center"/>
              <w:rPr>
                <w:sz w:val="20"/>
                <w:szCs w:val="20"/>
              </w:rPr>
            </w:pPr>
            <w:r w:rsidRPr="00A5746B">
              <w:rPr>
                <w:sz w:val="20"/>
                <w:szCs w:val="20"/>
              </w:rPr>
              <w:t>91,8</w:t>
            </w:r>
          </w:p>
        </w:tc>
      </w:tr>
      <w:tr w:rsidR="00354E62" w:rsidRPr="00A5746B" w:rsidTr="002956A6">
        <w:trPr>
          <w:cantSplit/>
        </w:trPr>
        <w:tc>
          <w:tcPr>
            <w:tcW w:w="274" w:type="pct"/>
            <w:vAlign w:val="bottom"/>
          </w:tcPr>
          <w:p w:rsidR="00354E62" w:rsidRPr="00A5746B" w:rsidRDefault="00354E62" w:rsidP="00EC2167">
            <w:pPr>
              <w:jc w:val="center"/>
              <w:rPr>
                <w:sz w:val="22"/>
              </w:rPr>
            </w:pPr>
            <w:r w:rsidRPr="00A5746B">
              <w:rPr>
                <w:sz w:val="22"/>
              </w:rPr>
              <w:t>2</w:t>
            </w:r>
          </w:p>
        </w:tc>
        <w:tc>
          <w:tcPr>
            <w:tcW w:w="1192" w:type="pct"/>
            <w:shd w:val="clear" w:color="auto" w:fill="auto"/>
            <w:vAlign w:val="bottom"/>
          </w:tcPr>
          <w:p w:rsidR="00354E62" w:rsidRPr="00A5746B" w:rsidRDefault="00354E62" w:rsidP="00EC2167">
            <w:pPr>
              <w:jc w:val="left"/>
              <w:rPr>
                <w:rFonts w:eastAsia="Times New Roman"/>
                <w:sz w:val="22"/>
                <w:lang w:eastAsia="ru-RU"/>
              </w:rPr>
            </w:pPr>
            <w:r w:rsidRPr="00A5746B">
              <w:rPr>
                <w:rFonts w:eastAsia="Times New Roman"/>
                <w:b/>
                <w:bCs/>
                <w:sz w:val="22"/>
                <w:lang w:eastAsia="ru-RU"/>
              </w:rPr>
              <w:t>Котельная (с.Дизьмино, ул. Школьная, 26а)</w:t>
            </w:r>
          </w:p>
        </w:tc>
        <w:tc>
          <w:tcPr>
            <w:tcW w:w="414" w:type="pct"/>
            <w:shd w:val="clear" w:color="auto" w:fill="auto"/>
            <w:vAlign w:val="center"/>
          </w:tcPr>
          <w:p w:rsidR="00354E62" w:rsidRPr="00A5746B" w:rsidRDefault="00354E62" w:rsidP="00EC2167">
            <w:pPr>
              <w:jc w:val="center"/>
              <w:rPr>
                <w:rFonts w:eastAsia="Times New Roman"/>
                <w:sz w:val="22"/>
                <w:lang w:eastAsia="ru-RU"/>
              </w:rPr>
            </w:pPr>
          </w:p>
        </w:tc>
        <w:tc>
          <w:tcPr>
            <w:tcW w:w="476" w:type="pct"/>
            <w:shd w:val="clear" w:color="auto" w:fill="auto"/>
            <w:vAlign w:val="center"/>
          </w:tcPr>
          <w:p w:rsidR="00354E62" w:rsidRPr="00A5746B" w:rsidRDefault="00354E62">
            <w:pPr>
              <w:rPr>
                <w:b/>
                <w:bCs/>
                <w:sz w:val="20"/>
                <w:szCs w:val="20"/>
              </w:rPr>
            </w:pPr>
            <w:r w:rsidRPr="00A5746B">
              <w:rPr>
                <w:b/>
                <w:bCs/>
                <w:sz w:val="20"/>
                <w:szCs w:val="20"/>
              </w:rPr>
              <w:t> </w:t>
            </w:r>
          </w:p>
        </w:tc>
        <w:tc>
          <w:tcPr>
            <w:tcW w:w="377" w:type="pct"/>
            <w:shd w:val="clear" w:color="auto" w:fill="auto"/>
            <w:vAlign w:val="center"/>
          </w:tcPr>
          <w:p w:rsidR="00354E62" w:rsidRPr="00A5746B" w:rsidRDefault="00354E62">
            <w:pPr>
              <w:rPr>
                <w:b/>
                <w:bCs/>
                <w:sz w:val="20"/>
                <w:szCs w:val="20"/>
              </w:rPr>
            </w:pPr>
            <w:r w:rsidRPr="00A5746B">
              <w:rPr>
                <w:b/>
                <w:bCs/>
                <w:sz w:val="20"/>
                <w:szCs w:val="20"/>
              </w:rPr>
              <w:t> </w:t>
            </w:r>
          </w:p>
        </w:tc>
        <w:tc>
          <w:tcPr>
            <w:tcW w:w="377" w:type="pct"/>
            <w:shd w:val="clear" w:color="auto" w:fill="auto"/>
            <w:vAlign w:val="center"/>
          </w:tcPr>
          <w:p w:rsidR="00354E62" w:rsidRPr="00A5746B" w:rsidRDefault="00354E62">
            <w:pPr>
              <w:rPr>
                <w:b/>
                <w:bCs/>
                <w:sz w:val="20"/>
                <w:szCs w:val="20"/>
              </w:rPr>
            </w:pPr>
            <w:r w:rsidRPr="00A5746B">
              <w:rPr>
                <w:b/>
                <w:bCs/>
                <w:sz w:val="20"/>
                <w:szCs w:val="20"/>
              </w:rPr>
              <w:t> </w:t>
            </w:r>
          </w:p>
        </w:tc>
        <w:tc>
          <w:tcPr>
            <w:tcW w:w="377" w:type="pct"/>
            <w:shd w:val="clear" w:color="auto" w:fill="auto"/>
            <w:vAlign w:val="center"/>
          </w:tcPr>
          <w:p w:rsidR="00354E62" w:rsidRPr="00A5746B" w:rsidRDefault="00354E62">
            <w:pPr>
              <w:rPr>
                <w:b/>
                <w:bCs/>
                <w:sz w:val="20"/>
                <w:szCs w:val="20"/>
              </w:rPr>
            </w:pPr>
            <w:r w:rsidRPr="00A5746B">
              <w:rPr>
                <w:b/>
                <w:bCs/>
                <w:sz w:val="20"/>
                <w:szCs w:val="20"/>
              </w:rPr>
              <w:t> </w:t>
            </w:r>
          </w:p>
        </w:tc>
        <w:tc>
          <w:tcPr>
            <w:tcW w:w="377" w:type="pct"/>
            <w:shd w:val="clear" w:color="auto" w:fill="auto"/>
            <w:vAlign w:val="center"/>
          </w:tcPr>
          <w:p w:rsidR="00354E62" w:rsidRPr="00A5746B" w:rsidRDefault="00354E62">
            <w:pPr>
              <w:rPr>
                <w:b/>
                <w:bCs/>
                <w:sz w:val="20"/>
                <w:szCs w:val="20"/>
              </w:rPr>
            </w:pPr>
            <w:r w:rsidRPr="00A5746B">
              <w:rPr>
                <w:b/>
                <w:bCs/>
                <w:sz w:val="20"/>
                <w:szCs w:val="20"/>
              </w:rPr>
              <w:t> </w:t>
            </w:r>
          </w:p>
        </w:tc>
        <w:tc>
          <w:tcPr>
            <w:tcW w:w="377" w:type="pct"/>
            <w:shd w:val="clear" w:color="auto" w:fill="auto"/>
            <w:vAlign w:val="center"/>
          </w:tcPr>
          <w:p w:rsidR="00354E62" w:rsidRPr="00A5746B" w:rsidRDefault="00354E62">
            <w:pPr>
              <w:rPr>
                <w:b/>
                <w:bCs/>
                <w:sz w:val="20"/>
                <w:szCs w:val="20"/>
              </w:rPr>
            </w:pPr>
            <w:r w:rsidRPr="00A5746B">
              <w:rPr>
                <w:b/>
                <w:bCs/>
                <w:sz w:val="20"/>
                <w:szCs w:val="20"/>
              </w:rPr>
              <w:t> </w:t>
            </w:r>
          </w:p>
        </w:tc>
        <w:tc>
          <w:tcPr>
            <w:tcW w:w="377" w:type="pct"/>
            <w:shd w:val="clear" w:color="auto" w:fill="auto"/>
            <w:vAlign w:val="center"/>
          </w:tcPr>
          <w:p w:rsidR="00354E62" w:rsidRPr="00A5746B" w:rsidRDefault="00354E62">
            <w:pPr>
              <w:rPr>
                <w:b/>
                <w:bCs/>
                <w:sz w:val="20"/>
                <w:szCs w:val="20"/>
              </w:rPr>
            </w:pPr>
            <w:r w:rsidRPr="00A5746B">
              <w:rPr>
                <w:b/>
                <w:bCs/>
                <w:sz w:val="20"/>
                <w:szCs w:val="20"/>
              </w:rPr>
              <w:t> </w:t>
            </w:r>
          </w:p>
        </w:tc>
        <w:tc>
          <w:tcPr>
            <w:tcW w:w="381" w:type="pct"/>
            <w:vAlign w:val="bottom"/>
          </w:tcPr>
          <w:p w:rsidR="00354E62" w:rsidRPr="00A5746B" w:rsidRDefault="00354E62">
            <w:pPr>
              <w:rPr>
                <w:rFonts w:ascii="Calibri" w:hAnsi="Calibri" w:cs="Calibri"/>
                <w:sz w:val="22"/>
              </w:rPr>
            </w:pP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2.1</w:t>
            </w:r>
          </w:p>
        </w:tc>
        <w:tc>
          <w:tcPr>
            <w:tcW w:w="1192" w:type="pct"/>
            <w:shd w:val="clear" w:color="auto" w:fill="auto"/>
            <w:vAlign w:val="center"/>
          </w:tcPr>
          <w:p w:rsidR="00354E62" w:rsidRPr="00A5746B" w:rsidRDefault="00354E62" w:rsidP="00EC2167">
            <w:pPr>
              <w:jc w:val="left"/>
              <w:rPr>
                <w:rFonts w:eastAsia="Times New Roman"/>
                <w:sz w:val="22"/>
                <w:lang w:eastAsia="ru-RU"/>
              </w:rPr>
            </w:pPr>
            <w:r w:rsidRPr="00A5746B">
              <w:rPr>
                <w:rFonts w:eastAsia="Times New Roman"/>
                <w:sz w:val="22"/>
                <w:lang w:eastAsia="ru-RU"/>
              </w:rPr>
              <w:t>Вид топлива</w:t>
            </w:r>
          </w:p>
        </w:tc>
        <w:tc>
          <w:tcPr>
            <w:tcW w:w="414" w:type="pct"/>
            <w:shd w:val="clear" w:color="auto" w:fill="auto"/>
            <w:vAlign w:val="center"/>
          </w:tcPr>
          <w:p w:rsidR="00354E62" w:rsidRPr="00A5746B" w:rsidRDefault="00354E62" w:rsidP="00EC2167">
            <w:pPr>
              <w:jc w:val="left"/>
              <w:rPr>
                <w:rFonts w:eastAsia="Times New Roman"/>
                <w:sz w:val="22"/>
                <w:lang w:eastAsia="ru-RU"/>
              </w:rPr>
            </w:pPr>
          </w:p>
        </w:tc>
        <w:tc>
          <w:tcPr>
            <w:tcW w:w="476" w:type="pct"/>
            <w:shd w:val="clear" w:color="auto" w:fill="auto"/>
            <w:vAlign w:val="center"/>
          </w:tcPr>
          <w:p w:rsidR="00354E62" w:rsidRPr="00A5746B" w:rsidRDefault="00354E62">
            <w:pPr>
              <w:rPr>
                <w:sz w:val="20"/>
                <w:szCs w:val="20"/>
              </w:rPr>
            </w:pPr>
            <w:r w:rsidRPr="00A5746B">
              <w:rPr>
                <w:sz w:val="20"/>
                <w:szCs w:val="20"/>
              </w:rPr>
              <w:t>газ</w:t>
            </w:r>
          </w:p>
        </w:tc>
        <w:tc>
          <w:tcPr>
            <w:tcW w:w="377" w:type="pct"/>
            <w:shd w:val="clear" w:color="auto" w:fill="auto"/>
            <w:vAlign w:val="center"/>
          </w:tcPr>
          <w:p w:rsidR="00354E62" w:rsidRPr="00A5746B" w:rsidRDefault="00354E62">
            <w:pPr>
              <w:rPr>
                <w:sz w:val="20"/>
                <w:szCs w:val="20"/>
              </w:rPr>
            </w:pPr>
            <w:r w:rsidRPr="00A5746B">
              <w:rPr>
                <w:sz w:val="20"/>
                <w:szCs w:val="20"/>
              </w:rPr>
              <w:t>газ</w:t>
            </w:r>
          </w:p>
        </w:tc>
        <w:tc>
          <w:tcPr>
            <w:tcW w:w="377" w:type="pct"/>
            <w:shd w:val="clear" w:color="auto" w:fill="auto"/>
            <w:vAlign w:val="center"/>
          </w:tcPr>
          <w:p w:rsidR="00354E62" w:rsidRPr="00A5746B" w:rsidRDefault="00354E62">
            <w:pPr>
              <w:rPr>
                <w:sz w:val="20"/>
                <w:szCs w:val="20"/>
              </w:rPr>
            </w:pPr>
            <w:r w:rsidRPr="00A5746B">
              <w:rPr>
                <w:sz w:val="20"/>
                <w:szCs w:val="20"/>
              </w:rPr>
              <w:t>газ</w:t>
            </w:r>
          </w:p>
        </w:tc>
        <w:tc>
          <w:tcPr>
            <w:tcW w:w="377" w:type="pct"/>
            <w:shd w:val="clear" w:color="auto" w:fill="auto"/>
            <w:vAlign w:val="center"/>
          </w:tcPr>
          <w:p w:rsidR="00354E62" w:rsidRPr="00A5746B" w:rsidRDefault="00354E62">
            <w:pPr>
              <w:rPr>
                <w:sz w:val="20"/>
                <w:szCs w:val="20"/>
              </w:rPr>
            </w:pPr>
            <w:r w:rsidRPr="00A5746B">
              <w:rPr>
                <w:sz w:val="20"/>
                <w:szCs w:val="20"/>
              </w:rPr>
              <w:t>газ</w:t>
            </w:r>
          </w:p>
        </w:tc>
        <w:tc>
          <w:tcPr>
            <w:tcW w:w="377" w:type="pct"/>
            <w:shd w:val="clear" w:color="auto" w:fill="auto"/>
            <w:vAlign w:val="center"/>
          </w:tcPr>
          <w:p w:rsidR="00354E62" w:rsidRPr="00A5746B" w:rsidRDefault="00354E62">
            <w:pPr>
              <w:rPr>
                <w:sz w:val="20"/>
                <w:szCs w:val="20"/>
              </w:rPr>
            </w:pPr>
            <w:r w:rsidRPr="00A5746B">
              <w:rPr>
                <w:sz w:val="20"/>
                <w:szCs w:val="20"/>
              </w:rPr>
              <w:t>газ</w:t>
            </w:r>
          </w:p>
        </w:tc>
        <w:tc>
          <w:tcPr>
            <w:tcW w:w="377" w:type="pct"/>
            <w:shd w:val="clear" w:color="auto" w:fill="auto"/>
            <w:vAlign w:val="center"/>
          </w:tcPr>
          <w:p w:rsidR="00354E62" w:rsidRPr="00A5746B" w:rsidRDefault="00354E62">
            <w:pPr>
              <w:rPr>
                <w:sz w:val="20"/>
                <w:szCs w:val="20"/>
              </w:rPr>
            </w:pPr>
            <w:r w:rsidRPr="00A5746B">
              <w:rPr>
                <w:sz w:val="20"/>
                <w:szCs w:val="20"/>
              </w:rPr>
              <w:t>газ</w:t>
            </w:r>
          </w:p>
        </w:tc>
        <w:tc>
          <w:tcPr>
            <w:tcW w:w="377" w:type="pct"/>
            <w:shd w:val="clear" w:color="auto" w:fill="auto"/>
            <w:vAlign w:val="center"/>
          </w:tcPr>
          <w:p w:rsidR="00354E62" w:rsidRPr="00A5746B" w:rsidRDefault="00354E62">
            <w:pPr>
              <w:rPr>
                <w:sz w:val="20"/>
                <w:szCs w:val="20"/>
              </w:rPr>
            </w:pPr>
            <w:r w:rsidRPr="00A5746B">
              <w:rPr>
                <w:sz w:val="20"/>
                <w:szCs w:val="20"/>
              </w:rPr>
              <w:t>газ</w:t>
            </w:r>
          </w:p>
        </w:tc>
        <w:tc>
          <w:tcPr>
            <w:tcW w:w="381" w:type="pct"/>
            <w:vAlign w:val="center"/>
          </w:tcPr>
          <w:p w:rsidR="00354E62" w:rsidRPr="00A5746B" w:rsidRDefault="00354E62">
            <w:pPr>
              <w:rPr>
                <w:sz w:val="20"/>
                <w:szCs w:val="20"/>
              </w:rPr>
            </w:pPr>
            <w:r w:rsidRPr="00A5746B">
              <w:rPr>
                <w:sz w:val="20"/>
                <w:szCs w:val="20"/>
              </w:rPr>
              <w:t>газ</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2.2</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расход натурального топлива</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тыс.куб.м</w:t>
            </w:r>
          </w:p>
        </w:tc>
        <w:tc>
          <w:tcPr>
            <w:tcW w:w="476" w:type="pct"/>
            <w:shd w:val="clear" w:color="auto" w:fill="auto"/>
            <w:vAlign w:val="center"/>
          </w:tcPr>
          <w:p w:rsidR="00354E62" w:rsidRPr="00A5746B" w:rsidRDefault="00354E62">
            <w:pPr>
              <w:jc w:val="center"/>
              <w:rPr>
                <w:sz w:val="20"/>
                <w:szCs w:val="20"/>
              </w:rPr>
            </w:pPr>
            <w:r w:rsidRPr="00A5746B">
              <w:rPr>
                <w:sz w:val="20"/>
                <w:szCs w:val="20"/>
              </w:rPr>
              <w:t>120,2</w:t>
            </w:r>
          </w:p>
        </w:tc>
        <w:tc>
          <w:tcPr>
            <w:tcW w:w="377" w:type="pct"/>
            <w:shd w:val="clear" w:color="auto" w:fill="auto"/>
            <w:vAlign w:val="center"/>
          </w:tcPr>
          <w:p w:rsidR="00354E62" w:rsidRPr="00A5746B" w:rsidRDefault="00354E62">
            <w:pPr>
              <w:jc w:val="center"/>
              <w:rPr>
                <w:sz w:val="20"/>
                <w:szCs w:val="20"/>
              </w:rPr>
            </w:pPr>
            <w:r w:rsidRPr="00A5746B">
              <w:rPr>
                <w:sz w:val="20"/>
                <w:szCs w:val="20"/>
              </w:rPr>
              <w:t>153,3</w:t>
            </w:r>
          </w:p>
        </w:tc>
        <w:tc>
          <w:tcPr>
            <w:tcW w:w="377" w:type="pct"/>
            <w:shd w:val="clear" w:color="auto" w:fill="auto"/>
            <w:vAlign w:val="center"/>
          </w:tcPr>
          <w:p w:rsidR="00354E62" w:rsidRPr="00A5746B" w:rsidRDefault="00354E62">
            <w:pPr>
              <w:jc w:val="center"/>
              <w:rPr>
                <w:sz w:val="20"/>
                <w:szCs w:val="20"/>
              </w:rPr>
            </w:pPr>
            <w:r w:rsidRPr="00A5746B">
              <w:rPr>
                <w:sz w:val="20"/>
                <w:szCs w:val="20"/>
              </w:rPr>
              <w:t>153,3</w:t>
            </w:r>
          </w:p>
        </w:tc>
        <w:tc>
          <w:tcPr>
            <w:tcW w:w="377" w:type="pct"/>
            <w:shd w:val="clear" w:color="auto" w:fill="auto"/>
            <w:vAlign w:val="center"/>
          </w:tcPr>
          <w:p w:rsidR="00354E62" w:rsidRPr="00A5746B" w:rsidRDefault="00354E62">
            <w:pPr>
              <w:jc w:val="center"/>
              <w:rPr>
                <w:sz w:val="20"/>
                <w:szCs w:val="20"/>
              </w:rPr>
            </w:pPr>
            <w:r w:rsidRPr="00A5746B">
              <w:rPr>
                <w:sz w:val="20"/>
                <w:szCs w:val="20"/>
              </w:rPr>
              <w:t>153,2</w:t>
            </w:r>
          </w:p>
        </w:tc>
        <w:tc>
          <w:tcPr>
            <w:tcW w:w="377" w:type="pct"/>
            <w:shd w:val="clear" w:color="auto" w:fill="auto"/>
            <w:vAlign w:val="center"/>
          </w:tcPr>
          <w:p w:rsidR="00354E62" w:rsidRPr="00A5746B" w:rsidRDefault="00354E62">
            <w:pPr>
              <w:jc w:val="center"/>
              <w:rPr>
                <w:sz w:val="20"/>
                <w:szCs w:val="20"/>
              </w:rPr>
            </w:pPr>
            <w:r w:rsidRPr="00A5746B">
              <w:rPr>
                <w:sz w:val="20"/>
                <w:szCs w:val="20"/>
              </w:rPr>
              <w:t>208,0</w:t>
            </w:r>
          </w:p>
        </w:tc>
        <w:tc>
          <w:tcPr>
            <w:tcW w:w="377" w:type="pct"/>
            <w:shd w:val="clear" w:color="auto" w:fill="auto"/>
            <w:vAlign w:val="center"/>
          </w:tcPr>
          <w:p w:rsidR="00354E62" w:rsidRPr="00A5746B" w:rsidRDefault="00354E62">
            <w:pPr>
              <w:jc w:val="center"/>
              <w:rPr>
                <w:sz w:val="20"/>
                <w:szCs w:val="20"/>
              </w:rPr>
            </w:pPr>
            <w:r w:rsidRPr="00A5746B">
              <w:rPr>
                <w:sz w:val="20"/>
                <w:szCs w:val="20"/>
              </w:rPr>
              <w:t>207,9</w:t>
            </w:r>
          </w:p>
        </w:tc>
        <w:tc>
          <w:tcPr>
            <w:tcW w:w="377" w:type="pct"/>
            <w:shd w:val="clear" w:color="auto" w:fill="auto"/>
            <w:vAlign w:val="center"/>
          </w:tcPr>
          <w:p w:rsidR="00354E62" w:rsidRPr="00A5746B" w:rsidRDefault="00354E62">
            <w:pPr>
              <w:jc w:val="center"/>
              <w:rPr>
                <w:sz w:val="20"/>
                <w:szCs w:val="20"/>
              </w:rPr>
            </w:pPr>
            <w:r w:rsidRPr="00A5746B">
              <w:rPr>
                <w:sz w:val="20"/>
                <w:szCs w:val="20"/>
              </w:rPr>
              <w:t>207,8</w:t>
            </w:r>
          </w:p>
        </w:tc>
        <w:tc>
          <w:tcPr>
            <w:tcW w:w="381" w:type="pct"/>
            <w:vAlign w:val="center"/>
          </w:tcPr>
          <w:p w:rsidR="00354E62" w:rsidRPr="00A5746B" w:rsidRDefault="00354E62">
            <w:pPr>
              <w:jc w:val="center"/>
              <w:rPr>
                <w:sz w:val="20"/>
                <w:szCs w:val="20"/>
              </w:rPr>
            </w:pPr>
            <w:r w:rsidRPr="00A5746B">
              <w:rPr>
                <w:sz w:val="20"/>
                <w:szCs w:val="20"/>
              </w:rPr>
              <w:t>207,7</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2.3</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Расход условного топлива</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т.у.т.</w:t>
            </w:r>
          </w:p>
        </w:tc>
        <w:tc>
          <w:tcPr>
            <w:tcW w:w="476" w:type="pct"/>
            <w:shd w:val="clear" w:color="auto" w:fill="auto"/>
            <w:vAlign w:val="center"/>
          </w:tcPr>
          <w:p w:rsidR="00354E62" w:rsidRPr="00A5746B" w:rsidRDefault="00354E62">
            <w:pPr>
              <w:jc w:val="center"/>
              <w:rPr>
                <w:sz w:val="20"/>
                <w:szCs w:val="20"/>
              </w:rPr>
            </w:pPr>
            <w:r w:rsidRPr="00A5746B">
              <w:rPr>
                <w:sz w:val="20"/>
                <w:szCs w:val="20"/>
              </w:rPr>
              <w:t>140,0</w:t>
            </w:r>
          </w:p>
        </w:tc>
        <w:tc>
          <w:tcPr>
            <w:tcW w:w="377" w:type="pct"/>
            <w:shd w:val="clear" w:color="auto" w:fill="auto"/>
            <w:vAlign w:val="center"/>
          </w:tcPr>
          <w:p w:rsidR="00354E62" w:rsidRPr="00A5746B" w:rsidRDefault="00354E62">
            <w:pPr>
              <w:jc w:val="center"/>
              <w:rPr>
                <w:sz w:val="20"/>
                <w:szCs w:val="20"/>
              </w:rPr>
            </w:pPr>
            <w:r w:rsidRPr="00A5746B">
              <w:rPr>
                <w:sz w:val="20"/>
                <w:szCs w:val="20"/>
              </w:rPr>
              <w:t>178,6</w:t>
            </w:r>
          </w:p>
        </w:tc>
        <w:tc>
          <w:tcPr>
            <w:tcW w:w="377" w:type="pct"/>
            <w:shd w:val="clear" w:color="auto" w:fill="auto"/>
            <w:vAlign w:val="center"/>
          </w:tcPr>
          <w:p w:rsidR="00354E62" w:rsidRPr="00A5746B" w:rsidRDefault="00354E62">
            <w:pPr>
              <w:jc w:val="center"/>
              <w:rPr>
                <w:sz w:val="20"/>
                <w:szCs w:val="20"/>
              </w:rPr>
            </w:pPr>
            <w:r w:rsidRPr="00A5746B">
              <w:rPr>
                <w:sz w:val="20"/>
                <w:szCs w:val="20"/>
              </w:rPr>
              <w:t>178,5</w:t>
            </w:r>
          </w:p>
        </w:tc>
        <w:tc>
          <w:tcPr>
            <w:tcW w:w="377" w:type="pct"/>
            <w:shd w:val="clear" w:color="auto" w:fill="auto"/>
            <w:vAlign w:val="center"/>
          </w:tcPr>
          <w:p w:rsidR="00354E62" w:rsidRPr="00A5746B" w:rsidRDefault="00354E62">
            <w:pPr>
              <w:jc w:val="center"/>
              <w:rPr>
                <w:sz w:val="20"/>
                <w:szCs w:val="20"/>
              </w:rPr>
            </w:pPr>
            <w:r w:rsidRPr="00A5746B">
              <w:rPr>
                <w:sz w:val="20"/>
                <w:szCs w:val="20"/>
              </w:rPr>
              <w:t>178,4</w:t>
            </w:r>
          </w:p>
        </w:tc>
        <w:tc>
          <w:tcPr>
            <w:tcW w:w="377" w:type="pct"/>
            <w:shd w:val="clear" w:color="auto" w:fill="auto"/>
            <w:vAlign w:val="center"/>
          </w:tcPr>
          <w:p w:rsidR="00354E62" w:rsidRPr="00A5746B" w:rsidRDefault="00354E62">
            <w:pPr>
              <w:jc w:val="center"/>
              <w:rPr>
                <w:sz w:val="20"/>
                <w:szCs w:val="20"/>
              </w:rPr>
            </w:pPr>
            <w:r w:rsidRPr="00A5746B">
              <w:rPr>
                <w:sz w:val="20"/>
                <w:szCs w:val="20"/>
              </w:rPr>
              <w:t>242,2</w:t>
            </w:r>
          </w:p>
        </w:tc>
        <w:tc>
          <w:tcPr>
            <w:tcW w:w="377" w:type="pct"/>
            <w:shd w:val="clear" w:color="auto" w:fill="auto"/>
            <w:vAlign w:val="center"/>
          </w:tcPr>
          <w:p w:rsidR="00354E62" w:rsidRPr="00A5746B" w:rsidRDefault="00354E62">
            <w:pPr>
              <w:jc w:val="center"/>
              <w:rPr>
                <w:sz w:val="20"/>
                <w:szCs w:val="20"/>
              </w:rPr>
            </w:pPr>
            <w:r w:rsidRPr="00A5746B">
              <w:rPr>
                <w:sz w:val="20"/>
                <w:szCs w:val="20"/>
              </w:rPr>
              <w:t>242,1</w:t>
            </w:r>
          </w:p>
        </w:tc>
        <w:tc>
          <w:tcPr>
            <w:tcW w:w="377" w:type="pct"/>
            <w:shd w:val="clear" w:color="auto" w:fill="auto"/>
            <w:vAlign w:val="center"/>
          </w:tcPr>
          <w:p w:rsidR="00354E62" w:rsidRPr="00A5746B" w:rsidRDefault="00354E62">
            <w:pPr>
              <w:jc w:val="center"/>
              <w:rPr>
                <w:sz w:val="20"/>
                <w:szCs w:val="20"/>
              </w:rPr>
            </w:pPr>
            <w:r w:rsidRPr="00A5746B">
              <w:rPr>
                <w:sz w:val="20"/>
                <w:szCs w:val="20"/>
              </w:rPr>
              <w:t>242,0</w:t>
            </w:r>
          </w:p>
        </w:tc>
        <w:tc>
          <w:tcPr>
            <w:tcW w:w="381" w:type="pct"/>
            <w:vAlign w:val="center"/>
          </w:tcPr>
          <w:p w:rsidR="00354E62" w:rsidRPr="00A5746B" w:rsidRDefault="00354E62">
            <w:pPr>
              <w:jc w:val="center"/>
              <w:rPr>
                <w:sz w:val="20"/>
                <w:szCs w:val="20"/>
              </w:rPr>
            </w:pPr>
            <w:r w:rsidRPr="00A5746B">
              <w:rPr>
                <w:sz w:val="20"/>
                <w:szCs w:val="20"/>
              </w:rPr>
              <w:t>241,9</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2.4</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Выработка тепловой энергии</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Гкал</w:t>
            </w:r>
          </w:p>
        </w:tc>
        <w:tc>
          <w:tcPr>
            <w:tcW w:w="476" w:type="pct"/>
            <w:shd w:val="clear" w:color="auto" w:fill="auto"/>
            <w:vAlign w:val="center"/>
          </w:tcPr>
          <w:p w:rsidR="00354E62" w:rsidRPr="00A5746B" w:rsidRDefault="00354E62">
            <w:pPr>
              <w:jc w:val="center"/>
              <w:rPr>
                <w:sz w:val="20"/>
                <w:szCs w:val="20"/>
              </w:rPr>
            </w:pPr>
            <w:r w:rsidRPr="00A5746B">
              <w:rPr>
                <w:sz w:val="20"/>
                <w:szCs w:val="20"/>
              </w:rPr>
              <w:t>1147,4</w:t>
            </w:r>
          </w:p>
        </w:tc>
        <w:tc>
          <w:tcPr>
            <w:tcW w:w="377" w:type="pct"/>
            <w:shd w:val="clear" w:color="auto" w:fill="auto"/>
            <w:vAlign w:val="center"/>
          </w:tcPr>
          <w:p w:rsidR="00354E62" w:rsidRPr="00A5746B" w:rsidRDefault="00354E62">
            <w:pPr>
              <w:jc w:val="center"/>
              <w:rPr>
                <w:sz w:val="20"/>
                <w:szCs w:val="20"/>
              </w:rPr>
            </w:pPr>
            <w:r w:rsidRPr="00A5746B">
              <w:rPr>
                <w:sz w:val="20"/>
                <w:szCs w:val="20"/>
              </w:rPr>
              <w:t>1146,8</w:t>
            </w:r>
          </w:p>
        </w:tc>
        <w:tc>
          <w:tcPr>
            <w:tcW w:w="377" w:type="pct"/>
            <w:shd w:val="clear" w:color="auto" w:fill="auto"/>
            <w:vAlign w:val="center"/>
          </w:tcPr>
          <w:p w:rsidR="00354E62" w:rsidRPr="00A5746B" w:rsidRDefault="00354E62">
            <w:pPr>
              <w:jc w:val="center"/>
              <w:rPr>
                <w:sz w:val="20"/>
                <w:szCs w:val="20"/>
              </w:rPr>
            </w:pPr>
            <w:r w:rsidRPr="00A5746B">
              <w:rPr>
                <w:sz w:val="20"/>
                <w:szCs w:val="20"/>
              </w:rPr>
              <w:t>1146,1</w:t>
            </w:r>
          </w:p>
        </w:tc>
        <w:tc>
          <w:tcPr>
            <w:tcW w:w="377" w:type="pct"/>
            <w:shd w:val="clear" w:color="auto" w:fill="auto"/>
            <w:vAlign w:val="center"/>
          </w:tcPr>
          <w:p w:rsidR="00354E62" w:rsidRPr="00A5746B" w:rsidRDefault="00354E62">
            <w:pPr>
              <w:jc w:val="center"/>
              <w:rPr>
                <w:sz w:val="20"/>
                <w:szCs w:val="20"/>
              </w:rPr>
            </w:pPr>
            <w:r w:rsidRPr="00A5746B">
              <w:rPr>
                <w:sz w:val="20"/>
                <w:szCs w:val="20"/>
              </w:rPr>
              <w:t>1145,4</w:t>
            </w:r>
          </w:p>
        </w:tc>
        <w:tc>
          <w:tcPr>
            <w:tcW w:w="377" w:type="pct"/>
            <w:shd w:val="clear" w:color="auto" w:fill="auto"/>
            <w:vAlign w:val="center"/>
          </w:tcPr>
          <w:p w:rsidR="00354E62" w:rsidRPr="00A5746B" w:rsidRDefault="00354E62">
            <w:pPr>
              <w:jc w:val="center"/>
              <w:rPr>
                <w:sz w:val="20"/>
                <w:szCs w:val="20"/>
              </w:rPr>
            </w:pPr>
            <w:r w:rsidRPr="00A5746B">
              <w:rPr>
                <w:sz w:val="20"/>
                <w:szCs w:val="20"/>
              </w:rPr>
              <w:t>1555,5</w:t>
            </w:r>
          </w:p>
        </w:tc>
        <w:tc>
          <w:tcPr>
            <w:tcW w:w="377" w:type="pct"/>
            <w:shd w:val="clear" w:color="auto" w:fill="auto"/>
            <w:vAlign w:val="center"/>
          </w:tcPr>
          <w:p w:rsidR="00354E62" w:rsidRPr="00A5746B" w:rsidRDefault="00354E62">
            <w:pPr>
              <w:jc w:val="center"/>
              <w:rPr>
                <w:sz w:val="20"/>
                <w:szCs w:val="20"/>
              </w:rPr>
            </w:pPr>
            <w:r w:rsidRPr="00A5746B">
              <w:rPr>
                <w:sz w:val="20"/>
                <w:szCs w:val="20"/>
              </w:rPr>
              <w:t>1554,8</w:t>
            </w:r>
          </w:p>
        </w:tc>
        <w:tc>
          <w:tcPr>
            <w:tcW w:w="377" w:type="pct"/>
            <w:shd w:val="clear" w:color="auto" w:fill="auto"/>
            <w:vAlign w:val="center"/>
          </w:tcPr>
          <w:p w:rsidR="00354E62" w:rsidRPr="00A5746B" w:rsidRDefault="00354E62">
            <w:pPr>
              <w:jc w:val="center"/>
              <w:rPr>
                <w:sz w:val="20"/>
                <w:szCs w:val="20"/>
              </w:rPr>
            </w:pPr>
            <w:r w:rsidRPr="00A5746B">
              <w:rPr>
                <w:sz w:val="20"/>
                <w:szCs w:val="20"/>
              </w:rPr>
              <w:t>1554,2</w:t>
            </w:r>
          </w:p>
        </w:tc>
        <w:tc>
          <w:tcPr>
            <w:tcW w:w="381" w:type="pct"/>
            <w:vAlign w:val="center"/>
          </w:tcPr>
          <w:p w:rsidR="00354E62" w:rsidRPr="00A5746B" w:rsidRDefault="00354E62">
            <w:pPr>
              <w:jc w:val="center"/>
              <w:rPr>
                <w:sz w:val="20"/>
                <w:szCs w:val="20"/>
              </w:rPr>
            </w:pPr>
            <w:r w:rsidRPr="00A5746B">
              <w:rPr>
                <w:sz w:val="20"/>
                <w:szCs w:val="20"/>
              </w:rPr>
              <w:t>1553,5</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lastRenderedPageBreak/>
              <w:t>2.5</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Собственные и хозяйственные нужды котельной</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Гкал</w:t>
            </w:r>
          </w:p>
        </w:tc>
        <w:tc>
          <w:tcPr>
            <w:tcW w:w="476" w:type="pct"/>
            <w:shd w:val="clear" w:color="auto" w:fill="auto"/>
            <w:vAlign w:val="center"/>
          </w:tcPr>
          <w:p w:rsidR="00354E62" w:rsidRPr="00A5746B" w:rsidRDefault="00354E62">
            <w:pPr>
              <w:jc w:val="center"/>
              <w:rPr>
                <w:sz w:val="20"/>
                <w:szCs w:val="20"/>
              </w:rPr>
            </w:pPr>
            <w:r w:rsidRPr="00A5746B">
              <w:rPr>
                <w:sz w:val="20"/>
                <w:szCs w:val="20"/>
              </w:rPr>
              <w:t>25,8</w:t>
            </w:r>
          </w:p>
        </w:tc>
        <w:tc>
          <w:tcPr>
            <w:tcW w:w="377" w:type="pct"/>
            <w:shd w:val="clear" w:color="auto" w:fill="auto"/>
            <w:vAlign w:val="center"/>
          </w:tcPr>
          <w:p w:rsidR="00354E62" w:rsidRPr="00A5746B" w:rsidRDefault="00354E62">
            <w:pPr>
              <w:jc w:val="center"/>
              <w:rPr>
                <w:sz w:val="20"/>
                <w:szCs w:val="20"/>
              </w:rPr>
            </w:pPr>
            <w:r w:rsidRPr="00A5746B">
              <w:rPr>
                <w:sz w:val="20"/>
                <w:szCs w:val="20"/>
              </w:rPr>
              <w:t>25,8</w:t>
            </w:r>
          </w:p>
        </w:tc>
        <w:tc>
          <w:tcPr>
            <w:tcW w:w="377" w:type="pct"/>
            <w:shd w:val="clear" w:color="auto" w:fill="auto"/>
            <w:vAlign w:val="center"/>
          </w:tcPr>
          <w:p w:rsidR="00354E62" w:rsidRPr="00A5746B" w:rsidRDefault="00354E62">
            <w:pPr>
              <w:jc w:val="center"/>
              <w:rPr>
                <w:sz w:val="20"/>
                <w:szCs w:val="20"/>
              </w:rPr>
            </w:pPr>
            <w:r w:rsidRPr="00A5746B">
              <w:rPr>
                <w:sz w:val="20"/>
                <w:szCs w:val="20"/>
              </w:rPr>
              <w:t>25,8</w:t>
            </w:r>
          </w:p>
        </w:tc>
        <w:tc>
          <w:tcPr>
            <w:tcW w:w="377" w:type="pct"/>
            <w:shd w:val="clear" w:color="auto" w:fill="auto"/>
            <w:vAlign w:val="center"/>
          </w:tcPr>
          <w:p w:rsidR="00354E62" w:rsidRPr="00A5746B" w:rsidRDefault="00354E62">
            <w:pPr>
              <w:jc w:val="center"/>
              <w:rPr>
                <w:sz w:val="20"/>
                <w:szCs w:val="20"/>
              </w:rPr>
            </w:pPr>
            <w:r w:rsidRPr="00A5746B">
              <w:rPr>
                <w:sz w:val="20"/>
                <w:szCs w:val="20"/>
              </w:rPr>
              <w:t>25,8</w:t>
            </w:r>
          </w:p>
        </w:tc>
        <w:tc>
          <w:tcPr>
            <w:tcW w:w="377" w:type="pct"/>
            <w:shd w:val="clear" w:color="auto" w:fill="auto"/>
            <w:vAlign w:val="center"/>
          </w:tcPr>
          <w:p w:rsidR="00354E62" w:rsidRPr="00A5746B" w:rsidRDefault="00354E62">
            <w:pPr>
              <w:jc w:val="center"/>
              <w:rPr>
                <w:sz w:val="20"/>
                <w:szCs w:val="20"/>
              </w:rPr>
            </w:pPr>
            <w:r w:rsidRPr="00A5746B">
              <w:rPr>
                <w:sz w:val="20"/>
                <w:szCs w:val="20"/>
              </w:rPr>
              <w:t>25,8</w:t>
            </w:r>
          </w:p>
        </w:tc>
        <w:tc>
          <w:tcPr>
            <w:tcW w:w="377" w:type="pct"/>
            <w:shd w:val="clear" w:color="auto" w:fill="auto"/>
            <w:vAlign w:val="center"/>
          </w:tcPr>
          <w:p w:rsidR="00354E62" w:rsidRPr="00A5746B" w:rsidRDefault="00354E62">
            <w:pPr>
              <w:jc w:val="center"/>
              <w:rPr>
                <w:sz w:val="20"/>
                <w:szCs w:val="20"/>
              </w:rPr>
            </w:pPr>
            <w:r w:rsidRPr="00A5746B">
              <w:rPr>
                <w:sz w:val="20"/>
                <w:szCs w:val="20"/>
              </w:rPr>
              <w:t>25,8</w:t>
            </w:r>
          </w:p>
        </w:tc>
        <w:tc>
          <w:tcPr>
            <w:tcW w:w="377" w:type="pct"/>
            <w:shd w:val="clear" w:color="auto" w:fill="auto"/>
            <w:vAlign w:val="center"/>
          </w:tcPr>
          <w:p w:rsidR="00354E62" w:rsidRPr="00A5746B" w:rsidRDefault="00354E62">
            <w:pPr>
              <w:jc w:val="center"/>
              <w:rPr>
                <w:sz w:val="20"/>
                <w:szCs w:val="20"/>
              </w:rPr>
            </w:pPr>
            <w:r w:rsidRPr="00A5746B">
              <w:rPr>
                <w:sz w:val="20"/>
                <w:szCs w:val="20"/>
              </w:rPr>
              <w:t>25,8</w:t>
            </w:r>
          </w:p>
        </w:tc>
        <w:tc>
          <w:tcPr>
            <w:tcW w:w="381" w:type="pct"/>
            <w:vAlign w:val="center"/>
          </w:tcPr>
          <w:p w:rsidR="00354E62" w:rsidRPr="00A5746B" w:rsidRDefault="00354E62">
            <w:pPr>
              <w:jc w:val="center"/>
              <w:rPr>
                <w:sz w:val="20"/>
                <w:szCs w:val="20"/>
              </w:rPr>
            </w:pPr>
            <w:r w:rsidRPr="00A5746B">
              <w:rPr>
                <w:sz w:val="20"/>
                <w:szCs w:val="20"/>
              </w:rPr>
              <w:t>25,8</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2.6</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Тепловая энергия отпущенная в сети</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Гкал</w:t>
            </w:r>
          </w:p>
        </w:tc>
        <w:tc>
          <w:tcPr>
            <w:tcW w:w="476" w:type="pct"/>
            <w:shd w:val="clear" w:color="auto" w:fill="auto"/>
            <w:vAlign w:val="center"/>
          </w:tcPr>
          <w:p w:rsidR="00354E62" w:rsidRPr="00A5746B" w:rsidRDefault="00354E62">
            <w:pPr>
              <w:jc w:val="center"/>
              <w:rPr>
                <w:sz w:val="22"/>
              </w:rPr>
            </w:pPr>
            <w:r w:rsidRPr="00A5746B">
              <w:rPr>
                <w:sz w:val="22"/>
              </w:rPr>
              <w:t>1121,6</w:t>
            </w:r>
          </w:p>
        </w:tc>
        <w:tc>
          <w:tcPr>
            <w:tcW w:w="377" w:type="pct"/>
            <w:shd w:val="clear" w:color="auto" w:fill="auto"/>
            <w:vAlign w:val="center"/>
          </w:tcPr>
          <w:p w:rsidR="00354E62" w:rsidRPr="00A5746B" w:rsidRDefault="00354E62">
            <w:pPr>
              <w:jc w:val="center"/>
              <w:rPr>
                <w:sz w:val="20"/>
                <w:szCs w:val="20"/>
              </w:rPr>
            </w:pPr>
            <w:r w:rsidRPr="00A5746B">
              <w:rPr>
                <w:sz w:val="20"/>
                <w:szCs w:val="20"/>
              </w:rPr>
              <w:t>1121,0</w:t>
            </w:r>
          </w:p>
        </w:tc>
        <w:tc>
          <w:tcPr>
            <w:tcW w:w="377" w:type="pct"/>
            <w:shd w:val="clear" w:color="auto" w:fill="auto"/>
            <w:vAlign w:val="center"/>
          </w:tcPr>
          <w:p w:rsidR="00354E62" w:rsidRPr="00A5746B" w:rsidRDefault="00354E62">
            <w:pPr>
              <w:jc w:val="center"/>
              <w:rPr>
                <w:sz w:val="20"/>
                <w:szCs w:val="20"/>
              </w:rPr>
            </w:pPr>
            <w:r w:rsidRPr="00A5746B">
              <w:rPr>
                <w:sz w:val="20"/>
                <w:szCs w:val="20"/>
              </w:rPr>
              <w:t>1120,3</w:t>
            </w:r>
          </w:p>
        </w:tc>
        <w:tc>
          <w:tcPr>
            <w:tcW w:w="377" w:type="pct"/>
            <w:shd w:val="clear" w:color="auto" w:fill="auto"/>
            <w:vAlign w:val="center"/>
          </w:tcPr>
          <w:p w:rsidR="00354E62" w:rsidRPr="00A5746B" w:rsidRDefault="00354E62">
            <w:pPr>
              <w:jc w:val="center"/>
              <w:rPr>
                <w:sz w:val="20"/>
                <w:szCs w:val="20"/>
              </w:rPr>
            </w:pPr>
            <w:r w:rsidRPr="00A5746B">
              <w:rPr>
                <w:sz w:val="20"/>
                <w:szCs w:val="20"/>
              </w:rPr>
              <w:t>1119,7</w:t>
            </w:r>
          </w:p>
        </w:tc>
        <w:tc>
          <w:tcPr>
            <w:tcW w:w="377" w:type="pct"/>
            <w:shd w:val="clear" w:color="auto" w:fill="auto"/>
            <w:vAlign w:val="center"/>
          </w:tcPr>
          <w:p w:rsidR="00354E62" w:rsidRPr="00A5746B" w:rsidRDefault="00354E62">
            <w:pPr>
              <w:jc w:val="center"/>
              <w:rPr>
                <w:sz w:val="20"/>
                <w:szCs w:val="20"/>
              </w:rPr>
            </w:pPr>
            <w:r w:rsidRPr="00A5746B">
              <w:rPr>
                <w:sz w:val="20"/>
                <w:szCs w:val="20"/>
              </w:rPr>
              <w:t>1529,7</w:t>
            </w:r>
          </w:p>
        </w:tc>
        <w:tc>
          <w:tcPr>
            <w:tcW w:w="377" w:type="pct"/>
            <w:shd w:val="clear" w:color="auto" w:fill="auto"/>
            <w:vAlign w:val="center"/>
          </w:tcPr>
          <w:p w:rsidR="00354E62" w:rsidRPr="00A5746B" w:rsidRDefault="00354E62">
            <w:pPr>
              <w:jc w:val="center"/>
              <w:rPr>
                <w:sz w:val="20"/>
                <w:szCs w:val="20"/>
              </w:rPr>
            </w:pPr>
            <w:r w:rsidRPr="00A5746B">
              <w:rPr>
                <w:sz w:val="20"/>
                <w:szCs w:val="20"/>
              </w:rPr>
              <w:t>1529,0</w:t>
            </w:r>
          </w:p>
        </w:tc>
        <w:tc>
          <w:tcPr>
            <w:tcW w:w="377" w:type="pct"/>
            <w:shd w:val="clear" w:color="auto" w:fill="auto"/>
            <w:vAlign w:val="center"/>
          </w:tcPr>
          <w:p w:rsidR="00354E62" w:rsidRPr="00A5746B" w:rsidRDefault="00354E62">
            <w:pPr>
              <w:jc w:val="center"/>
              <w:rPr>
                <w:sz w:val="20"/>
                <w:szCs w:val="20"/>
              </w:rPr>
            </w:pPr>
            <w:r w:rsidRPr="00A5746B">
              <w:rPr>
                <w:sz w:val="20"/>
                <w:szCs w:val="20"/>
              </w:rPr>
              <w:t>1528,4</w:t>
            </w:r>
          </w:p>
        </w:tc>
        <w:tc>
          <w:tcPr>
            <w:tcW w:w="381" w:type="pct"/>
            <w:vAlign w:val="center"/>
          </w:tcPr>
          <w:p w:rsidR="00354E62" w:rsidRPr="00A5746B" w:rsidRDefault="00354E62">
            <w:pPr>
              <w:jc w:val="center"/>
              <w:rPr>
                <w:sz w:val="20"/>
                <w:szCs w:val="20"/>
              </w:rPr>
            </w:pPr>
            <w:r w:rsidRPr="00A5746B">
              <w:rPr>
                <w:sz w:val="20"/>
                <w:szCs w:val="20"/>
              </w:rPr>
              <w:t>1527,7</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2.7</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Потери тепловой сети</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Гкал</w:t>
            </w:r>
          </w:p>
        </w:tc>
        <w:tc>
          <w:tcPr>
            <w:tcW w:w="476" w:type="pct"/>
            <w:shd w:val="clear" w:color="auto" w:fill="auto"/>
            <w:vAlign w:val="center"/>
          </w:tcPr>
          <w:p w:rsidR="00354E62" w:rsidRPr="00A5746B" w:rsidRDefault="00354E62">
            <w:pPr>
              <w:jc w:val="center"/>
              <w:rPr>
                <w:sz w:val="20"/>
                <w:szCs w:val="20"/>
              </w:rPr>
            </w:pPr>
            <w:r w:rsidRPr="00A5746B">
              <w:rPr>
                <w:sz w:val="20"/>
                <w:szCs w:val="20"/>
              </w:rPr>
              <w:t>133,0</w:t>
            </w:r>
          </w:p>
        </w:tc>
        <w:tc>
          <w:tcPr>
            <w:tcW w:w="377" w:type="pct"/>
            <w:shd w:val="clear" w:color="auto" w:fill="auto"/>
            <w:vAlign w:val="center"/>
          </w:tcPr>
          <w:p w:rsidR="00354E62" w:rsidRPr="00A5746B" w:rsidRDefault="00354E62">
            <w:pPr>
              <w:jc w:val="center"/>
              <w:rPr>
                <w:sz w:val="20"/>
                <w:szCs w:val="20"/>
              </w:rPr>
            </w:pPr>
            <w:r w:rsidRPr="00A5746B">
              <w:rPr>
                <w:sz w:val="20"/>
                <w:szCs w:val="20"/>
              </w:rPr>
              <w:t>132,3</w:t>
            </w:r>
          </w:p>
        </w:tc>
        <w:tc>
          <w:tcPr>
            <w:tcW w:w="377" w:type="pct"/>
            <w:shd w:val="clear" w:color="auto" w:fill="auto"/>
            <w:vAlign w:val="center"/>
          </w:tcPr>
          <w:p w:rsidR="00354E62" w:rsidRPr="00A5746B" w:rsidRDefault="00354E62">
            <w:pPr>
              <w:jc w:val="center"/>
              <w:rPr>
                <w:sz w:val="20"/>
                <w:szCs w:val="20"/>
              </w:rPr>
            </w:pPr>
            <w:r w:rsidRPr="00A5746B">
              <w:rPr>
                <w:sz w:val="20"/>
                <w:szCs w:val="20"/>
              </w:rPr>
              <w:t>131,6</w:t>
            </w:r>
          </w:p>
        </w:tc>
        <w:tc>
          <w:tcPr>
            <w:tcW w:w="377" w:type="pct"/>
            <w:shd w:val="clear" w:color="auto" w:fill="auto"/>
            <w:vAlign w:val="center"/>
          </w:tcPr>
          <w:p w:rsidR="00354E62" w:rsidRPr="00A5746B" w:rsidRDefault="00354E62">
            <w:pPr>
              <w:jc w:val="center"/>
              <w:rPr>
                <w:sz w:val="20"/>
                <w:szCs w:val="20"/>
              </w:rPr>
            </w:pPr>
            <w:r w:rsidRPr="00A5746B">
              <w:rPr>
                <w:sz w:val="20"/>
                <w:szCs w:val="20"/>
              </w:rPr>
              <w:t>131,0</w:t>
            </w:r>
          </w:p>
        </w:tc>
        <w:tc>
          <w:tcPr>
            <w:tcW w:w="377" w:type="pct"/>
            <w:shd w:val="clear" w:color="auto" w:fill="auto"/>
            <w:vAlign w:val="center"/>
          </w:tcPr>
          <w:p w:rsidR="00354E62" w:rsidRPr="00A5746B" w:rsidRDefault="00354E62">
            <w:pPr>
              <w:jc w:val="center"/>
              <w:rPr>
                <w:sz w:val="20"/>
                <w:szCs w:val="20"/>
              </w:rPr>
            </w:pPr>
            <w:r w:rsidRPr="00A5746B">
              <w:rPr>
                <w:sz w:val="20"/>
                <w:szCs w:val="20"/>
              </w:rPr>
              <w:t>130,3</w:t>
            </w:r>
          </w:p>
        </w:tc>
        <w:tc>
          <w:tcPr>
            <w:tcW w:w="377" w:type="pct"/>
            <w:shd w:val="clear" w:color="auto" w:fill="auto"/>
            <w:vAlign w:val="center"/>
          </w:tcPr>
          <w:p w:rsidR="00354E62" w:rsidRPr="00A5746B" w:rsidRDefault="00354E62">
            <w:pPr>
              <w:jc w:val="center"/>
              <w:rPr>
                <w:sz w:val="20"/>
                <w:szCs w:val="20"/>
              </w:rPr>
            </w:pPr>
            <w:r w:rsidRPr="00A5746B">
              <w:rPr>
                <w:sz w:val="20"/>
                <w:szCs w:val="20"/>
              </w:rPr>
              <w:t>129,7</w:t>
            </w:r>
          </w:p>
        </w:tc>
        <w:tc>
          <w:tcPr>
            <w:tcW w:w="377" w:type="pct"/>
            <w:shd w:val="clear" w:color="auto" w:fill="auto"/>
            <w:vAlign w:val="center"/>
          </w:tcPr>
          <w:p w:rsidR="00354E62" w:rsidRPr="00A5746B" w:rsidRDefault="00354E62">
            <w:pPr>
              <w:jc w:val="center"/>
              <w:rPr>
                <w:sz w:val="20"/>
                <w:szCs w:val="20"/>
              </w:rPr>
            </w:pPr>
            <w:r w:rsidRPr="00A5746B">
              <w:rPr>
                <w:sz w:val="20"/>
                <w:szCs w:val="20"/>
              </w:rPr>
              <w:t>129,0</w:t>
            </w:r>
          </w:p>
        </w:tc>
        <w:tc>
          <w:tcPr>
            <w:tcW w:w="381" w:type="pct"/>
            <w:vAlign w:val="center"/>
          </w:tcPr>
          <w:p w:rsidR="00354E62" w:rsidRPr="00A5746B" w:rsidRDefault="00354E62">
            <w:pPr>
              <w:jc w:val="center"/>
              <w:rPr>
                <w:sz w:val="20"/>
                <w:szCs w:val="20"/>
              </w:rPr>
            </w:pPr>
            <w:r w:rsidRPr="00A5746B">
              <w:rPr>
                <w:sz w:val="20"/>
                <w:szCs w:val="20"/>
              </w:rPr>
              <w:t>128,4</w:t>
            </w:r>
          </w:p>
        </w:tc>
      </w:tr>
      <w:tr w:rsidR="00354E62" w:rsidRPr="00A5746B" w:rsidTr="00EC2167">
        <w:trPr>
          <w:cantSplit/>
        </w:trPr>
        <w:tc>
          <w:tcPr>
            <w:tcW w:w="274" w:type="pct"/>
            <w:vAlign w:val="bottom"/>
          </w:tcPr>
          <w:p w:rsidR="00354E62" w:rsidRPr="00A5746B" w:rsidRDefault="00354E62" w:rsidP="00EC2167">
            <w:pPr>
              <w:jc w:val="center"/>
              <w:rPr>
                <w:sz w:val="22"/>
              </w:rPr>
            </w:pPr>
          </w:p>
        </w:tc>
        <w:tc>
          <w:tcPr>
            <w:tcW w:w="1192" w:type="pct"/>
            <w:shd w:val="clear" w:color="auto" w:fill="auto"/>
            <w:vAlign w:val="center"/>
          </w:tcPr>
          <w:p w:rsidR="00354E62" w:rsidRPr="00A5746B" w:rsidRDefault="00354E62" w:rsidP="00EC2167">
            <w:pPr>
              <w:jc w:val="center"/>
              <w:rPr>
                <w:rFonts w:eastAsia="Times New Roman"/>
                <w:sz w:val="22"/>
                <w:lang w:eastAsia="ru-RU"/>
              </w:rPr>
            </w:pP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w:t>
            </w:r>
          </w:p>
        </w:tc>
        <w:tc>
          <w:tcPr>
            <w:tcW w:w="476" w:type="pct"/>
            <w:shd w:val="clear" w:color="auto" w:fill="auto"/>
            <w:vAlign w:val="center"/>
          </w:tcPr>
          <w:p w:rsidR="00354E62" w:rsidRPr="00A5746B" w:rsidRDefault="00354E62">
            <w:pPr>
              <w:jc w:val="center"/>
              <w:rPr>
                <w:sz w:val="22"/>
              </w:rPr>
            </w:pPr>
            <w:r w:rsidRPr="00A5746B">
              <w:rPr>
                <w:sz w:val="22"/>
              </w:rPr>
              <w:t>11,9</w:t>
            </w:r>
          </w:p>
        </w:tc>
        <w:tc>
          <w:tcPr>
            <w:tcW w:w="377" w:type="pct"/>
            <w:shd w:val="clear" w:color="auto" w:fill="auto"/>
            <w:vAlign w:val="center"/>
          </w:tcPr>
          <w:p w:rsidR="00354E62" w:rsidRPr="00A5746B" w:rsidRDefault="00354E62">
            <w:pPr>
              <w:jc w:val="center"/>
              <w:rPr>
                <w:sz w:val="22"/>
              </w:rPr>
            </w:pPr>
            <w:r w:rsidRPr="00A5746B">
              <w:rPr>
                <w:sz w:val="22"/>
              </w:rPr>
              <w:t>11,8</w:t>
            </w:r>
          </w:p>
        </w:tc>
        <w:tc>
          <w:tcPr>
            <w:tcW w:w="377" w:type="pct"/>
            <w:shd w:val="clear" w:color="auto" w:fill="auto"/>
            <w:vAlign w:val="center"/>
          </w:tcPr>
          <w:p w:rsidR="00354E62" w:rsidRPr="00A5746B" w:rsidRDefault="00354E62">
            <w:pPr>
              <w:jc w:val="center"/>
              <w:rPr>
                <w:sz w:val="22"/>
              </w:rPr>
            </w:pPr>
            <w:r w:rsidRPr="00A5746B">
              <w:rPr>
                <w:sz w:val="22"/>
              </w:rPr>
              <w:t>11,8</w:t>
            </w:r>
          </w:p>
        </w:tc>
        <w:tc>
          <w:tcPr>
            <w:tcW w:w="377" w:type="pct"/>
            <w:shd w:val="clear" w:color="auto" w:fill="auto"/>
            <w:vAlign w:val="center"/>
          </w:tcPr>
          <w:p w:rsidR="00354E62" w:rsidRPr="00A5746B" w:rsidRDefault="00354E62">
            <w:pPr>
              <w:jc w:val="center"/>
              <w:rPr>
                <w:sz w:val="22"/>
              </w:rPr>
            </w:pPr>
            <w:r w:rsidRPr="00A5746B">
              <w:rPr>
                <w:sz w:val="22"/>
              </w:rPr>
              <w:t>11,7</w:t>
            </w:r>
          </w:p>
        </w:tc>
        <w:tc>
          <w:tcPr>
            <w:tcW w:w="377" w:type="pct"/>
            <w:shd w:val="clear" w:color="auto" w:fill="auto"/>
            <w:vAlign w:val="center"/>
          </w:tcPr>
          <w:p w:rsidR="00354E62" w:rsidRPr="00A5746B" w:rsidRDefault="00354E62">
            <w:pPr>
              <w:jc w:val="center"/>
              <w:rPr>
                <w:sz w:val="22"/>
              </w:rPr>
            </w:pPr>
            <w:r w:rsidRPr="00A5746B">
              <w:rPr>
                <w:sz w:val="22"/>
              </w:rPr>
              <w:t>8,5</w:t>
            </w:r>
          </w:p>
        </w:tc>
        <w:tc>
          <w:tcPr>
            <w:tcW w:w="377" w:type="pct"/>
            <w:shd w:val="clear" w:color="auto" w:fill="auto"/>
            <w:vAlign w:val="center"/>
          </w:tcPr>
          <w:p w:rsidR="00354E62" w:rsidRPr="00A5746B" w:rsidRDefault="00354E62">
            <w:pPr>
              <w:jc w:val="center"/>
              <w:rPr>
                <w:sz w:val="22"/>
              </w:rPr>
            </w:pPr>
            <w:r w:rsidRPr="00A5746B">
              <w:rPr>
                <w:sz w:val="22"/>
              </w:rPr>
              <w:t>8,5</w:t>
            </w:r>
          </w:p>
        </w:tc>
        <w:tc>
          <w:tcPr>
            <w:tcW w:w="377" w:type="pct"/>
            <w:shd w:val="clear" w:color="auto" w:fill="auto"/>
            <w:vAlign w:val="center"/>
          </w:tcPr>
          <w:p w:rsidR="00354E62" w:rsidRPr="00A5746B" w:rsidRDefault="00354E62">
            <w:pPr>
              <w:jc w:val="center"/>
              <w:rPr>
                <w:sz w:val="22"/>
              </w:rPr>
            </w:pPr>
            <w:r w:rsidRPr="00A5746B">
              <w:rPr>
                <w:sz w:val="22"/>
              </w:rPr>
              <w:t>8,4</w:t>
            </w:r>
          </w:p>
        </w:tc>
        <w:tc>
          <w:tcPr>
            <w:tcW w:w="381" w:type="pct"/>
            <w:vAlign w:val="center"/>
          </w:tcPr>
          <w:p w:rsidR="00354E62" w:rsidRPr="00A5746B" w:rsidRDefault="00354E62">
            <w:pPr>
              <w:jc w:val="center"/>
              <w:rPr>
                <w:sz w:val="22"/>
              </w:rPr>
            </w:pPr>
            <w:r w:rsidRPr="00A5746B">
              <w:rPr>
                <w:sz w:val="22"/>
              </w:rPr>
              <w:t>8,4</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2.8</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Тепловая энергия отпущенная п</w:t>
            </w:r>
            <w:r w:rsidRPr="00A5746B">
              <w:rPr>
                <w:rFonts w:eastAsia="Times New Roman"/>
                <w:sz w:val="22"/>
                <w:lang w:eastAsia="ru-RU"/>
              </w:rPr>
              <w:t>о</w:t>
            </w:r>
            <w:r w:rsidRPr="00A5746B">
              <w:rPr>
                <w:rFonts w:eastAsia="Times New Roman"/>
                <w:sz w:val="22"/>
                <w:lang w:eastAsia="ru-RU"/>
              </w:rPr>
              <w:t>требителям</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Гкал</w:t>
            </w:r>
          </w:p>
        </w:tc>
        <w:tc>
          <w:tcPr>
            <w:tcW w:w="476" w:type="pct"/>
            <w:shd w:val="clear" w:color="auto" w:fill="auto"/>
            <w:vAlign w:val="center"/>
          </w:tcPr>
          <w:p w:rsidR="00354E62" w:rsidRPr="00A5746B" w:rsidRDefault="00354E62">
            <w:pPr>
              <w:jc w:val="center"/>
              <w:rPr>
                <w:sz w:val="20"/>
                <w:szCs w:val="20"/>
              </w:rPr>
            </w:pPr>
            <w:r w:rsidRPr="00A5746B">
              <w:rPr>
                <w:sz w:val="20"/>
                <w:szCs w:val="20"/>
              </w:rPr>
              <w:t>988,7</w:t>
            </w:r>
          </w:p>
        </w:tc>
        <w:tc>
          <w:tcPr>
            <w:tcW w:w="377" w:type="pct"/>
            <w:shd w:val="clear" w:color="auto" w:fill="auto"/>
            <w:vAlign w:val="center"/>
          </w:tcPr>
          <w:p w:rsidR="00354E62" w:rsidRPr="00A5746B" w:rsidRDefault="00354E62">
            <w:pPr>
              <w:jc w:val="center"/>
              <w:rPr>
                <w:sz w:val="20"/>
                <w:szCs w:val="20"/>
              </w:rPr>
            </w:pPr>
            <w:r w:rsidRPr="00A5746B">
              <w:rPr>
                <w:sz w:val="20"/>
                <w:szCs w:val="20"/>
              </w:rPr>
              <w:t>988,7</w:t>
            </w:r>
          </w:p>
        </w:tc>
        <w:tc>
          <w:tcPr>
            <w:tcW w:w="377" w:type="pct"/>
            <w:shd w:val="clear" w:color="auto" w:fill="auto"/>
            <w:vAlign w:val="center"/>
          </w:tcPr>
          <w:p w:rsidR="00354E62" w:rsidRPr="00A5746B" w:rsidRDefault="00354E62">
            <w:pPr>
              <w:jc w:val="center"/>
              <w:rPr>
                <w:sz w:val="20"/>
                <w:szCs w:val="20"/>
              </w:rPr>
            </w:pPr>
            <w:r w:rsidRPr="00A5746B">
              <w:rPr>
                <w:sz w:val="20"/>
                <w:szCs w:val="20"/>
              </w:rPr>
              <w:t>988,7</w:t>
            </w:r>
          </w:p>
        </w:tc>
        <w:tc>
          <w:tcPr>
            <w:tcW w:w="377" w:type="pct"/>
            <w:shd w:val="clear" w:color="auto" w:fill="auto"/>
            <w:vAlign w:val="center"/>
          </w:tcPr>
          <w:p w:rsidR="00354E62" w:rsidRPr="00A5746B" w:rsidRDefault="00354E62">
            <w:pPr>
              <w:jc w:val="center"/>
              <w:rPr>
                <w:sz w:val="20"/>
                <w:szCs w:val="20"/>
              </w:rPr>
            </w:pPr>
            <w:r w:rsidRPr="00A5746B">
              <w:rPr>
                <w:sz w:val="20"/>
                <w:szCs w:val="20"/>
              </w:rPr>
              <w:t>988,7</w:t>
            </w:r>
          </w:p>
        </w:tc>
        <w:tc>
          <w:tcPr>
            <w:tcW w:w="377" w:type="pct"/>
            <w:shd w:val="clear" w:color="auto" w:fill="auto"/>
            <w:vAlign w:val="center"/>
          </w:tcPr>
          <w:p w:rsidR="00354E62" w:rsidRPr="00A5746B" w:rsidRDefault="00354E62">
            <w:pPr>
              <w:jc w:val="center"/>
              <w:rPr>
                <w:sz w:val="20"/>
                <w:szCs w:val="20"/>
              </w:rPr>
            </w:pPr>
            <w:r w:rsidRPr="00A5746B">
              <w:rPr>
                <w:sz w:val="20"/>
                <w:szCs w:val="20"/>
              </w:rPr>
              <w:t>1399,3</w:t>
            </w:r>
          </w:p>
        </w:tc>
        <w:tc>
          <w:tcPr>
            <w:tcW w:w="377" w:type="pct"/>
            <w:shd w:val="clear" w:color="auto" w:fill="auto"/>
            <w:vAlign w:val="center"/>
          </w:tcPr>
          <w:p w:rsidR="00354E62" w:rsidRPr="00A5746B" w:rsidRDefault="00354E62">
            <w:pPr>
              <w:jc w:val="center"/>
              <w:rPr>
                <w:sz w:val="20"/>
                <w:szCs w:val="20"/>
              </w:rPr>
            </w:pPr>
            <w:r w:rsidRPr="00A5746B">
              <w:rPr>
                <w:sz w:val="20"/>
                <w:szCs w:val="20"/>
              </w:rPr>
              <w:t>1399,3</w:t>
            </w:r>
          </w:p>
        </w:tc>
        <w:tc>
          <w:tcPr>
            <w:tcW w:w="377" w:type="pct"/>
            <w:shd w:val="clear" w:color="auto" w:fill="auto"/>
            <w:vAlign w:val="center"/>
          </w:tcPr>
          <w:p w:rsidR="00354E62" w:rsidRPr="00A5746B" w:rsidRDefault="00354E62">
            <w:pPr>
              <w:jc w:val="center"/>
              <w:rPr>
                <w:sz w:val="20"/>
                <w:szCs w:val="20"/>
              </w:rPr>
            </w:pPr>
            <w:r w:rsidRPr="00A5746B">
              <w:rPr>
                <w:sz w:val="20"/>
                <w:szCs w:val="20"/>
              </w:rPr>
              <w:t>1399,3</w:t>
            </w:r>
          </w:p>
        </w:tc>
        <w:tc>
          <w:tcPr>
            <w:tcW w:w="381" w:type="pct"/>
            <w:vAlign w:val="center"/>
          </w:tcPr>
          <w:p w:rsidR="00354E62" w:rsidRPr="00A5746B" w:rsidRDefault="00354E62">
            <w:pPr>
              <w:jc w:val="center"/>
              <w:rPr>
                <w:sz w:val="20"/>
                <w:szCs w:val="20"/>
              </w:rPr>
            </w:pPr>
            <w:r w:rsidRPr="00A5746B">
              <w:rPr>
                <w:sz w:val="20"/>
                <w:szCs w:val="20"/>
              </w:rPr>
              <w:t>1399,3</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2.9</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УРУТ на отпуск тепловой энергии</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кг.у.т/Гкал</w:t>
            </w:r>
          </w:p>
        </w:tc>
        <w:tc>
          <w:tcPr>
            <w:tcW w:w="476" w:type="pct"/>
            <w:shd w:val="clear" w:color="auto" w:fill="auto"/>
            <w:vAlign w:val="center"/>
          </w:tcPr>
          <w:p w:rsidR="00354E62" w:rsidRPr="00A5746B" w:rsidRDefault="00354E62">
            <w:pPr>
              <w:jc w:val="center"/>
              <w:rPr>
                <w:sz w:val="20"/>
                <w:szCs w:val="20"/>
              </w:rPr>
            </w:pPr>
            <w:r w:rsidRPr="00A5746B">
              <w:rPr>
                <w:sz w:val="20"/>
                <w:szCs w:val="20"/>
              </w:rPr>
              <w:t>166,1</w:t>
            </w:r>
          </w:p>
        </w:tc>
        <w:tc>
          <w:tcPr>
            <w:tcW w:w="377" w:type="pct"/>
            <w:shd w:val="clear" w:color="auto" w:fill="auto"/>
            <w:vAlign w:val="center"/>
          </w:tcPr>
          <w:p w:rsidR="00354E62" w:rsidRPr="00A5746B" w:rsidRDefault="00354E62">
            <w:pPr>
              <w:jc w:val="center"/>
              <w:rPr>
                <w:sz w:val="20"/>
                <w:szCs w:val="20"/>
              </w:rPr>
            </w:pPr>
            <w:r w:rsidRPr="00A5746B">
              <w:rPr>
                <w:sz w:val="20"/>
                <w:szCs w:val="20"/>
              </w:rPr>
              <w:t>155,7</w:t>
            </w:r>
          </w:p>
        </w:tc>
        <w:tc>
          <w:tcPr>
            <w:tcW w:w="377" w:type="pct"/>
            <w:shd w:val="clear" w:color="auto" w:fill="auto"/>
            <w:vAlign w:val="center"/>
          </w:tcPr>
          <w:p w:rsidR="00354E62" w:rsidRPr="00A5746B" w:rsidRDefault="00354E62">
            <w:pPr>
              <w:jc w:val="center"/>
              <w:rPr>
                <w:sz w:val="20"/>
                <w:szCs w:val="20"/>
              </w:rPr>
            </w:pPr>
            <w:r w:rsidRPr="00A5746B">
              <w:rPr>
                <w:sz w:val="20"/>
                <w:szCs w:val="20"/>
              </w:rPr>
              <w:t>155,7</w:t>
            </w:r>
          </w:p>
        </w:tc>
        <w:tc>
          <w:tcPr>
            <w:tcW w:w="377" w:type="pct"/>
            <w:shd w:val="clear" w:color="auto" w:fill="auto"/>
            <w:vAlign w:val="center"/>
          </w:tcPr>
          <w:p w:rsidR="00354E62" w:rsidRPr="00A5746B" w:rsidRDefault="00354E62">
            <w:pPr>
              <w:jc w:val="center"/>
              <w:rPr>
                <w:sz w:val="20"/>
                <w:szCs w:val="20"/>
              </w:rPr>
            </w:pPr>
            <w:r w:rsidRPr="00A5746B">
              <w:rPr>
                <w:sz w:val="20"/>
                <w:szCs w:val="20"/>
              </w:rPr>
              <w:t>155,7</w:t>
            </w:r>
          </w:p>
        </w:tc>
        <w:tc>
          <w:tcPr>
            <w:tcW w:w="377" w:type="pct"/>
            <w:shd w:val="clear" w:color="auto" w:fill="auto"/>
            <w:vAlign w:val="center"/>
          </w:tcPr>
          <w:p w:rsidR="00354E62" w:rsidRPr="00A5746B" w:rsidRDefault="00354E62">
            <w:pPr>
              <w:jc w:val="center"/>
              <w:rPr>
                <w:sz w:val="20"/>
                <w:szCs w:val="20"/>
              </w:rPr>
            </w:pPr>
            <w:r w:rsidRPr="00A5746B">
              <w:rPr>
                <w:sz w:val="20"/>
                <w:szCs w:val="20"/>
              </w:rPr>
              <w:t>155,7</w:t>
            </w:r>
          </w:p>
        </w:tc>
        <w:tc>
          <w:tcPr>
            <w:tcW w:w="377" w:type="pct"/>
            <w:shd w:val="clear" w:color="auto" w:fill="auto"/>
            <w:vAlign w:val="center"/>
          </w:tcPr>
          <w:p w:rsidR="00354E62" w:rsidRPr="00A5746B" w:rsidRDefault="00354E62">
            <w:pPr>
              <w:jc w:val="center"/>
              <w:rPr>
                <w:sz w:val="20"/>
                <w:szCs w:val="20"/>
              </w:rPr>
            </w:pPr>
            <w:r w:rsidRPr="00A5746B">
              <w:rPr>
                <w:sz w:val="20"/>
                <w:szCs w:val="20"/>
              </w:rPr>
              <w:t>155,7</w:t>
            </w:r>
          </w:p>
        </w:tc>
        <w:tc>
          <w:tcPr>
            <w:tcW w:w="377" w:type="pct"/>
            <w:shd w:val="clear" w:color="auto" w:fill="auto"/>
            <w:vAlign w:val="center"/>
          </w:tcPr>
          <w:p w:rsidR="00354E62" w:rsidRPr="00A5746B" w:rsidRDefault="00354E62">
            <w:pPr>
              <w:jc w:val="center"/>
              <w:rPr>
                <w:sz w:val="20"/>
                <w:szCs w:val="20"/>
              </w:rPr>
            </w:pPr>
            <w:r w:rsidRPr="00A5746B">
              <w:rPr>
                <w:sz w:val="20"/>
                <w:szCs w:val="20"/>
              </w:rPr>
              <w:t>155,7</w:t>
            </w:r>
          </w:p>
        </w:tc>
        <w:tc>
          <w:tcPr>
            <w:tcW w:w="381" w:type="pct"/>
            <w:vAlign w:val="center"/>
          </w:tcPr>
          <w:p w:rsidR="00354E62" w:rsidRPr="00A5746B" w:rsidRDefault="00354E62">
            <w:pPr>
              <w:jc w:val="center"/>
              <w:rPr>
                <w:sz w:val="20"/>
                <w:szCs w:val="20"/>
              </w:rPr>
            </w:pPr>
            <w:r w:rsidRPr="00A5746B">
              <w:rPr>
                <w:sz w:val="20"/>
                <w:szCs w:val="20"/>
              </w:rPr>
              <w:t>155,7</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2.10</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Средневзвешенный КПД котел</w:t>
            </w:r>
            <w:r w:rsidRPr="00A5746B">
              <w:rPr>
                <w:rFonts w:eastAsia="Times New Roman"/>
                <w:sz w:val="22"/>
                <w:lang w:eastAsia="ru-RU"/>
              </w:rPr>
              <w:t>ь</w:t>
            </w:r>
            <w:r w:rsidRPr="00A5746B">
              <w:rPr>
                <w:rFonts w:eastAsia="Times New Roman"/>
                <w:sz w:val="22"/>
                <w:lang w:eastAsia="ru-RU"/>
              </w:rPr>
              <w:t>ных</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w:t>
            </w:r>
          </w:p>
        </w:tc>
        <w:tc>
          <w:tcPr>
            <w:tcW w:w="476" w:type="pct"/>
            <w:shd w:val="clear" w:color="auto" w:fill="auto"/>
            <w:vAlign w:val="center"/>
          </w:tcPr>
          <w:p w:rsidR="00354E62" w:rsidRPr="00A5746B" w:rsidRDefault="00354E62">
            <w:pPr>
              <w:jc w:val="center"/>
              <w:rPr>
                <w:sz w:val="20"/>
                <w:szCs w:val="20"/>
              </w:rPr>
            </w:pPr>
            <w:r w:rsidRPr="00A5746B">
              <w:rPr>
                <w:sz w:val="20"/>
                <w:szCs w:val="20"/>
              </w:rPr>
              <w:t>86,1</w:t>
            </w:r>
          </w:p>
        </w:tc>
        <w:tc>
          <w:tcPr>
            <w:tcW w:w="377" w:type="pct"/>
            <w:shd w:val="clear" w:color="auto" w:fill="auto"/>
            <w:vAlign w:val="center"/>
          </w:tcPr>
          <w:p w:rsidR="00354E62" w:rsidRPr="00A5746B" w:rsidRDefault="00354E62">
            <w:pPr>
              <w:jc w:val="center"/>
              <w:rPr>
                <w:sz w:val="20"/>
                <w:szCs w:val="20"/>
              </w:rPr>
            </w:pPr>
            <w:r w:rsidRPr="00A5746B">
              <w:rPr>
                <w:sz w:val="20"/>
                <w:szCs w:val="20"/>
              </w:rPr>
              <w:t>91,8</w:t>
            </w:r>
          </w:p>
        </w:tc>
        <w:tc>
          <w:tcPr>
            <w:tcW w:w="377" w:type="pct"/>
            <w:shd w:val="clear" w:color="auto" w:fill="auto"/>
            <w:vAlign w:val="center"/>
          </w:tcPr>
          <w:p w:rsidR="00354E62" w:rsidRPr="00A5746B" w:rsidRDefault="00354E62">
            <w:pPr>
              <w:jc w:val="center"/>
              <w:rPr>
                <w:sz w:val="20"/>
                <w:szCs w:val="20"/>
              </w:rPr>
            </w:pPr>
            <w:r w:rsidRPr="00A5746B">
              <w:rPr>
                <w:sz w:val="20"/>
                <w:szCs w:val="20"/>
              </w:rPr>
              <w:t>91,8</w:t>
            </w:r>
          </w:p>
        </w:tc>
        <w:tc>
          <w:tcPr>
            <w:tcW w:w="377" w:type="pct"/>
            <w:shd w:val="clear" w:color="auto" w:fill="auto"/>
            <w:vAlign w:val="center"/>
          </w:tcPr>
          <w:p w:rsidR="00354E62" w:rsidRPr="00A5746B" w:rsidRDefault="00354E62">
            <w:pPr>
              <w:jc w:val="center"/>
              <w:rPr>
                <w:sz w:val="20"/>
                <w:szCs w:val="20"/>
              </w:rPr>
            </w:pPr>
            <w:r w:rsidRPr="00A5746B">
              <w:rPr>
                <w:sz w:val="20"/>
                <w:szCs w:val="20"/>
              </w:rPr>
              <w:t>91,8</w:t>
            </w:r>
          </w:p>
        </w:tc>
        <w:tc>
          <w:tcPr>
            <w:tcW w:w="377" w:type="pct"/>
            <w:shd w:val="clear" w:color="auto" w:fill="auto"/>
            <w:vAlign w:val="center"/>
          </w:tcPr>
          <w:p w:rsidR="00354E62" w:rsidRPr="00A5746B" w:rsidRDefault="00354E62">
            <w:pPr>
              <w:jc w:val="center"/>
              <w:rPr>
                <w:sz w:val="20"/>
                <w:szCs w:val="20"/>
              </w:rPr>
            </w:pPr>
            <w:r w:rsidRPr="00A5746B">
              <w:rPr>
                <w:sz w:val="20"/>
                <w:szCs w:val="20"/>
              </w:rPr>
              <w:t>91,8</w:t>
            </w:r>
          </w:p>
        </w:tc>
        <w:tc>
          <w:tcPr>
            <w:tcW w:w="377" w:type="pct"/>
            <w:shd w:val="clear" w:color="auto" w:fill="auto"/>
            <w:vAlign w:val="center"/>
          </w:tcPr>
          <w:p w:rsidR="00354E62" w:rsidRPr="00A5746B" w:rsidRDefault="00354E62">
            <w:pPr>
              <w:jc w:val="center"/>
              <w:rPr>
                <w:sz w:val="20"/>
                <w:szCs w:val="20"/>
              </w:rPr>
            </w:pPr>
            <w:r w:rsidRPr="00A5746B">
              <w:rPr>
                <w:sz w:val="20"/>
                <w:szCs w:val="20"/>
              </w:rPr>
              <w:t>91,8</w:t>
            </w:r>
          </w:p>
        </w:tc>
        <w:tc>
          <w:tcPr>
            <w:tcW w:w="377" w:type="pct"/>
            <w:shd w:val="clear" w:color="auto" w:fill="auto"/>
            <w:vAlign w:val="center"/>
          </w:tcPr>
          <w:p w:rsidR="00354E62" w:rsidRPr="00A5746B" w:rsidRDefault="00354E62">
            <w:pPr>
              <w:jc w:val="center"/>
              <w:rPr>
                <w:sz w:val="20"/>
                <w:szCs w:val="20"/>
              </w:rPr>
            </w:pPr>
            <w:r w:rsidRPr="00A5746B">
              <w:rPr>
                <w:sz w:val="20"/>
                <w:szCs w:val="20"/>
              </w:rPr>
              <w:t>91,8</w:t>
            </w:r>
          </w:p>
        </w:tc>
        <w:tc>
          <w:tcPr>
            <w:tcW w:w="381" w:type="pct"/>
            <w:vAlign w:val="center"/>
          </w:tcPr>
          <w:p w:rsidR="00354E62" w:rsidRPr="00A5746B" w:rsidRDefault="00354E62">
            <w:pPr>
              <w:jc w:val="center"/>
              <w:rPr>
                <w:sz w:val="20"/>
                <w:szCs w:val="20"/>
              </w:rPr>
            </w:pPr>
            <w:r w:rsidRPr="00A5746B">
              <w:rPr>
                <w:sz w:val="20"/>
                <w:szCs w:val="20"/>
              </w:rPr>
              <w:t>91,8</w:t>
            </w:r>
          </w:p>
        </w:tc>
      </w:tr>
      <w:tr w:rsidR="00354E62" w:rsidRPr="00A5746B" w:rsidTr="002956A6">
        <w:trPr>
          <w:cantSplit/>
        </w:trPr>
        <w:tc>
          <w:tcPr>
            <w:tcW w:w="274" w:type="pct"/>
            <w:vAlign w:val="bottom"/>
          </w:tcPr>
          <w:p w:rsidR="00354E62" w:rsidRPr="00A5746B" w:rsidRDefault="00354E62" w:rsidP="00EC2167">
            <w:pPr>
              <w:jc w:val="center"/>
              <w:rPr>
                <w:sz w:val="22"/>
              </w:rPr>
            </w:pPr>
            <w:r w:rsidRPr="00A5746B">
              <w:rPr>
                <w:sz w:val="22"/>
              </w:rPr>
              <w:t>3</w:t>
            </w:r>
          </w:p>
        </w:tc>
        <w:tc>
          <w:tcPr>
            <w:tcW w:w="1192" w:type="pct"/>
            <w:shd w:val="clear" w:color="auto" w:fill="auto"/>
            <w:vAlign w:val="bottom"/>
          </w:tcPr>
          <w:p w:rsidR="00354E62" w:rsidRPr="00A5746B" w:rsidRDefault="00354E62" w:rsidP="00EC2167">
            <w:pPr>
              <w:jc w:val="left"/>
              <w:rPr>
                <w:rFonts w:eastAsia="Times New Roman"/>
                <w:sz w:val="22"/>
                <w:lang w:eastAsia="ru-RU"/>
              </w:rPr>
            </w:pPr>
            <w:r w:rsidRPr="00A5746B">
              <w:rPr>
                <w:rFonts w:eastAsia="Times New Roman"/>
                <w:b/>
                <w:bCs/>
                <w:sz w:val="22"/>
                <w:lang w:eastAsia="ru-RU"/>
              </w:rPr>
              <w:t>Котельная (п.Яр, ул. Советская, 1)</w:t>
            </w:r>
          </w:p>
        </w:tc>
        <w:tc>
          <w:tcPr>
            <w:tcW w:w="414" w:type="pct"/>
            <w:shd w:val="clear" w:color="auto" w:fill="auto"/>
            <w:vAlign w:val="center"/>
          </w:tcPr>
          <w:p w:rsidR="00354E62" w:rsidRPr="00A5746B" w:rsidRDefault="00354E62" w:rsidP="00EC2167">
            <w:pPr>
              <w:jc w:val="center"/>
              <w:rPr>
                <w:rFonts w:eastAsia="Times New Roman"/>
                <w:sz w:val="22"/>
                <w:lang w:eastAsia="ru-RU"/>
              </w:rPr>
            </w:pPr>
          </w:p>
        </w:tc>
        <w:tc>
          <w:tcPr>
            <w:tcW w:w="476" w:type="pct"/>
            <w:shd w:val="clear" w:color="auto" w:fill="auto"/>
            <w:vAlign w:val="center"/>
          </w:tcPr>
          <w:p w:rsidR="00354E62" w:rsidRPr="00A5746B" w:rsidRDefault="00354E62">
            <w:pPr>
              <w:rPr>
                <w:b/>
                <w:bCs/>
                <w:sz w:val="20"/>
                <w:szCs w:val="20"/>
              </w:rPr>
            </w:pPr>
            <w:r w:rsidRPr="00A5746B">
              <w:rPr>
                <w:b/>
                <w:bCs/>
                <w:sz w:val="20"/>
                <w:szCs w:val="20"/>
              </w:rPr>
              <w:t> </w:t>
            </w:r>
          </w:p>
        </w:tc>
        <w:tc>
          <w:tcPr>
            <w:tcW w:w="377" w:type="pct"/>
            <w:shd w:val="clear" w:color="auto" w:fill="auto"/>
            <w:vAlign w:val="center"/>
          </w:tcPr>
          <w:p w:rsidR="00354E62" w:rsidRPr="00A5746B" w:rsidRDefault="00354E62">
            <w:pPr>
              <w:rPr>
                <w:b/>
                <w:bCs/>
                <w:sz w:val="20"/>
                <w:szCs w:val="20"/>
              </w:rPr>
            </w:pPr>
            <w:r w:rsidRPr="00A5746B">
              <w:rPr>
                <w:b/>
                <w:bCs/>
                <w:sz w:val="20"/>
                <w:szCs w:val="20"/>
              </w:rPr>
              <w:t> </w:t>
            </w:r>
          </w:p>
        </w:tc>
        <w:tc>
          <w:tcPr>
            <w:tcW w:w="377" w:type="pct"/>
            <w:shd w:val="clear" w:color="auto" w:fill="auto"/>
            <w:vAlign w:val="center"/>
          </w:tcPr>
          <w:p w:rsidR="00354E62" w:rsidRPr="00A5746B" w:rsidRDefault="00354E62">
            <w:pPr>
              <w:rPr>
                <w:b/>
                <w:bCs/>
                <w:sz w:val="20"/>
                <w:szCs w:val="20"/>
              </w:rPr>
            </w:pPr>
            <w:r w:rsidRPr="00A5746B">
              <w:rPr>
                <w:b/>
                <w:bCs/>
                <w:sz w:val="20"/>
                <w:szCs w:val="20"/>
              </w:rPr>
              <w:t> </w:t>
            </w:r>
          </w:p>
        </w:tc>
        <w:tc>
          <w:tcPr>
            <w:tcW w:w="377" w:type="pct"/>
            <w:shd w:val="clear" w:color="auto" w:fill="auto"/>
            <w:vAlign w:val="center"/>
          </w:tcPr>
          <w:p w:rsidR="00354E62" w:rsidRPr="00A5746B" w:rsidRDefault="00354E62">
            <w:pPr>
              <w:rPr>
                <w:b/>
                <w:bCs/>
                <w:sz w:val="20"/>
                <w:szCs w:val="20"/>
              </w:rPr>
            </w:pPr>
            <w:r w:rsidRPr="00A5746B">
              <w:rPr>
                <w:b/>
                <w:bCs/>
                <w:sz w:val="20"/>
                <w:szCs w:val="20"/>
              </w:rPr>
              <w:t> </w:t>
            </w:r>
          </w:p>
        </w:tc>
        <w:tc>
          <w:tcPr>
            <w:tcW w:w="377" w:type="pct"/>
            <w:shd w:val="clear" w:color="auto" w:fill="auto"/>
            <w:vAlign w:val="center"/>
          </w:tcPr>
          <w:p w:rsidR="00354E62" w:rsidRPr="00A5746B" w:rsidRDefault="00354E62">
            <w:pPr>
              <w:rPr>
                <w:b/>
                <w:bCs/>
                <w:sz w:val="20"/>
                <w:szCs w:val="20"/>
              </w:rPr>
            </w:pPr>
            <w:r w:rsidRPr="00A5746B">
              <w:rPr>
                <w:b/>
                <w:bCs/>
                <w:sz w:val="20"/>
                <w:szCs w:val="20"/>
              </w:rPr>
              <w:t> </w:t>
            </w:r>
          </w:p>
        </w:tc>
        <w:tc>
          <w:tcPr>
            <w:tcW w:w="377" w:type="pct"/>
            <w:shd w:val="clear" w:color="auto" w:fill="auto"/>
            <w:vAlign w:val="center"/>
          </w:tcPr>
          <w:p w:rsidR="00354E62" w:rsidRPr="00A5746B" w:rsidRDefault="00354E62">
            <w:pPr>
              <w:rPr>
                <w:b/>
                <w:bCs/>
                <w:sz w:val="20"/>
                <w:szCs w:val="20"/>
              </w:rPr>
            </w:pPr>
            <w:r w:rsidRPr="00A5746B">
              <w:rPr>
                <w:b/>
                <w:bCs/>
                <w:sz w:val="20"/>
                <w:szCs w:val="20"/>
              </w:rPr>
              <w:t> </w:t>
            </w:r>
          </w:p>
        </w:tc>
        <w:tc>
          <w:tcPr>
            <w:tcW w:w="377" w:type="pct"/>
            <w:shd w:val="clear" w:color="auto" w:fill="auto"/>
            <w:vAlign w:val="center"/>
          </w:tcPr>
          <w:p w:rsidR="00354E62" w:rsidRPr="00A5746B" w:rsidRDefault="00354E62">
            <w:pPr>
              <w:rPr>
                <w:b/>
                <w:bCs/>
                <w:sz w:val="20"/>
                <w:szCs w:val="20"/>
              </w:rPr>
            </w:pPr>
            <w:r w:rsidRPr="00A5746B">
              <w:rPr>
                <w:b/>
                <w:bCs/>
                <w:sz w:val="20"/>
                <w:szCs w:val="20"/>
              </w:rPr>
              <w:t> </w:t>
            </w:r>
          </w:p>
        </w:tc>
        <w:tc>
          <w:tcPr>
            <w:tcW w:w="381" w:type="pct"/>
            <w:vAlign w:val="bottom"/>
          </w:tcPr>
          <w:p w:rsidR="00354E62" w:rsidRPr="00A5746B" w:rsidRDefault="00354E62">
            <w:pPr>
              <w:rPr>
                <w:rFonts w:ascii="Calibri" w:hAnsi="Calibri" w:cs="Calibri"/>
                <w:sz w:val="22"/>
              </w:rPr>
            </w:pP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3.1</w:t>
            </w:r>
          </w:p>
        </w:tc>
        <w:tc>
          <w:tcPr>
            <w:tcW w:w="1192" w:type="pct"/>
            <w:shd w:val="clear" w:color="auto" w:fill="auto"/>
            <w:vAlign w:val="center"/>
          </w:tcPr>
          <w:p w:rsidR="00354E62" w:rsidRPr="00A5746B" w:rsidRDefault="00354E62" w:rsidP="00EC2167">
            <w:pPr>
              <w:jc w:val="left"/>
              <w:rPr>
                <w:rFonts w:eastAsia="Times New Roman"/>
                <w:sz w:val="22"/>
                <w:lang w:eastAsia="ru-RU"/>
              </w:rPr>
            </w:pPr>
            <w:r w:rsidRPr="00A5746B">
              <w:rPr>
                <w:rFonts w:eastAsia="Times New Roman"/>
                <w:sz w:val="22"/>
                <w:lang w:eastAsia="ru-RU"/>
              </w:rPr>
              <w:t>Вид топлива</w:t>
            </w:r>
          </w:p>
        </w:tc>
        <w:tc>
          <w:tcPr>
            <w:tcW w:w="414" w:type="pct"/>
            <w:shd w:val="clear" w:color="auto" w:fill="auto"/>
            <w:vAlign w:val="center"/>
          </w:tcPr>
          <w:p w:rsidR="00354E62" w:rsidRPr="00A5746B" w:rsidRDefault="00354E62" w:rsidP="00EC2167">
            <w:pPr>
              <w:jc w:val="left"/>
              <w:rPr>
                <w:rFonts w:eastAsia="Times New Roman"/>
                <w:sz w:val="22"/>
                <w:lang w:eastAsia="ru-RU"/>
              </w:rPr>
            </w:pPr>
          </w:p>
        </w:tc>
        <w:tc>
          <w:tcPr>
            <w:tcW w:w="476" w:type="pct"/>
            <w:shd w:val="clear" w:color="auto" w:fill="auto"/>
            <w:vAlign w:val="center"/>
          </w:tcPr>
          <w:p w:rsidR="00354E62" w:rsidRPr="00A5746B" w:rsidRDefault="00354E62">
            <w:pPr>
              <w:rPr>
                <w:sz w:val="20"/>
                <w:szCs w:val="20"/>
              </w:rPr>
            </w:pPr>
            <w:r w:rsidRPr="00A5746B">
              <w:rPr>
                <w:sz w:val="20"/>
                <w:szCs w:val="20"/>
              </w:rPr>
              <w:t>газ</w:t>
            </w:r>
          </w:p>
        </w:tc>
        <w:tc>
          <w:tcPr>
            <w:tcW w:w="377" w:type="pct"/>
            <w:shd w:val="clear" w:color="auto" w:fill="auto"/>
            <w:vAlign w:val="center"/>
          </w:tcPr>
          <w:p w:rsidR="00354E62" w:rsidRPr="00A5746B" w:rsidRDefault="00354E62">
            <w:pPr>
              <w:rPr>
                <w:sz w:val="20"/>
                <w:szCs w:val="20"/>
              </w:rPr>
            </w:pPr>
            <w:r w:rsidRPr="00A5746B">
              <w:rPr>
                <w:sz w:val="20"/>
                <w:szCs w:val="20"/>
              </w:rPr>
              <w:t>газ</w:t>
            </w:r>
          </w:p>
        </w:tc>
        <w:tc>
          <w:tcPr>
            <w:tcW w:w="377" w:type="pct"/>
            <w:shd w:val="clear" w:color="auto" w:fill="auto"/>
            <w:vAlign w:val="center"/>
          </w:tcPr>
          <w:p w:rsidR="00354E62" w:rsidRPr="00A5746B" w:rsidRDefault="00354E62">
            <w:pPr>
              <w:rPr>
                <w:sz w:val="20"/>
                <w:szCs w:val="20"/>
              </w:rPr>
            </w:pPr>
            <w:r w:rsidRPr="00A5746B">
              <w:rPr>
                <w:sz w:val="20"/>
                <w:szCs w:val="20"/>
              </w:rPr>
              <w:t>газ</w:t>
            </w:r>
          </w:p>
        </w:tc>
        <w:tc>
          <w:tcPr>
            <w:tcW w:w="377" w:type="pct"/>
            <w:shd w:val="clear" w:color="auto" w:fill="auto"/>
            <w:vAlign w:val="center"/>
          </w:tcPr>
          <w:p w:rsidR="00354E62" w:rsidRPr="00A5746B" w:rsidRDefault="00354E62">
            <w:pPr>
              <w:rPr>
                <w:sz w:val="20"/>
                <w:szCs w:val="20"/>
              </w:rPr>
            </w:pPr>
            <w:r w:rsidRPr="00A5746B">
              <w:rPr>
                <w:sz w:val="20"/>
                <w:szCs w:val="20"/>
              </w:rPr>
              <w:t>газ</w:t>
            </w:r>
          </w:p>
        </w:tc>
        <w:tc>
          <w:tcPr>
            <w:tcW w:w="377" w:type="pct"/>
            <w:shd w:val="clear" w:color="auto" w:fill="auto"/>
            <w:vAlign w:val="center"/>
          </w:tcPr>
          <w:p w:rsidR="00354E62" w:rsidRPr="00A5746B" w:rsidRDefault="00354E62">
            <w:pPr>
              <w:rPr>
                <w:sz w:val="20"/>
                <w:szCs w:val="20"/>
              </w:rPr>
            </w:pPr>
            <w:r w:rsidRPr="00A5746B">
              <w:rPr>
                <w:sz w:val="20"/>
                <w:szCs w:val="20"/>
              </w:rPr>
              <w:t>газ</w:t>
            </w:r>
          </w:p>
        </w:tc>
        <w:tc>
          <w:tcPr>
            <w:tcW w:w="377" w:type="pct"/>
            <w:shd w:val="clear" w:color="auto" w:fill="auto"/>
            <w:vAlign w:val="center"/>
          </w:tcPr>
          <w:p w:rsidR="00354E62" w:rsidRPr="00A5746B" w:rsidRDefault="00354E62">
            <w:pPr>
              <w:rPr>
                <w:sz w:val="20"/>
                <w:szCs w:val="20"/>
              </w:rPr>
            </w:pPr>
            <w:r w:rsidRPr="00A5746B">
              <w:rPr>
                <w:sz w:val="20"/>
                <w:szCs w:val="20"/>
              </w:rPr>
              <w:t>газ</w:t>
            </w:r>
          </w:p>
        </w:tc>
        <w:tc>
          <w:tcPr>
            <w:tcW w:w="377" w:type="pct"/>
            <w:shd w:val="clear" w:color="auto" w:fill="auto"/>
            <w:vAlign w:val="center"/>
          </w:tcPr>
          <w:p w:rsidR="00354E62" w:rsidRPr="00A5746B" w:rsidRDefault="00354E62">
            <w:pPr>
              <w:rPr>
                <w:sz w:val="20"/>
                <w:szCs w:val="20"/>
              </w:rPr>
            </w:pPr>
            <w:r w:rsidRPr="00A5746B">
              <w:rPr>
                <w:sz w:val="20"/>
                <w:szCs w:val="20"/>
              </w:rPr>
              <w:t>газ</w:t>
            </w:r>
          </w:p>
        </w:tc>
        <w:tc>
          <w:tcPr>
            <w:tcW w:w="381" w:type="pct"/>
            <w:vAlign w:val="center"/>
          </w:tcPr>
          <w:p w:rsidR="00354E62" w:rsidRPr="00A5746B" w:rsidRDefault="00354E62">
            <w:pPr>
              <w:rPr>
                <w:sz w:val="20"/>
                <w:szCs w:val="20"/>
              </w:rPr>
            </w:pPr>
            <w:r w:rsidRPr="00A5746B">
              <w:rPr>
                <w:sz w:val="20"/>
                <w:szCs w:val="20"/>
              </w:rPr>
              <w:t>газ</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3.2</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расход натурального топлива</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тыс.куб.м</w:t>
            </w:r>
          </w:p>
        </w:tc>
        <w:tc>
          <w:tcPr>
            <w:tcW w:w="476" w:type="pct"/>
            <w:shd w:val="clear" w:color="auto" w:fill="auto"/>
            <w:vAlign w:val="center"/>
          </w:tcPr>
          <w:p w:rsidR="00354E62" w:rsidRPr="00A5746B" w:rsidRDefault="00354E62">
            <w:pPr>
              <w:jc w:val="center"/>
              <w:rPr>
                <w:sz w:val="20"/>
                <w:szCs w:val="20"/>
              </w:rPr>
            </w:pPr>
            <w:r w:rsidRPr="00A5746B">
              <w:rPr>
                <w:sz w:val="20"/>
                <w:szCs w:val="20"/>
              </w:rPr>
              <w:t>424,2</w:t>
            </w:r>
          </w:p>
        </w:tc>
        <w:tc>
          <w:tcPr>
            <w:tcW w:w="377" w:type="pct"/>
            <w:shd w:val="clear" w:color="auto" w:fill="auto"/>
            <w:vAlign w:val="center"/>
          </w:tcPr>
          <w:p w:rsidR="00354E62" w:rsidRPr="00A5746B" w:rsidRDefault="00354E62">
            <w:pPr>
              <w:jc w:val="center"/>
              <w:rPr>
                <w:sz w:val="20"/>
                <w:szCs w:val="20"/>
              </w:rPr>
            </w:pPr>
            <w:r w:rsidRPr="00A5746B">
              <w:rPr>
                <w:sz w:val="20"/>
                <w:szCs w:val="20"/>
              </w:rPr>
              <w:t>376,2</w:t>
            </w:r>
          </w:p>
        </w:tc>
        <w:tc>
          <w:tcPr>
            <w:tcW w:w="377" w:type="pct"/>
            <w:shd w:val="clear" w:color="auto" w:fill="auto"/>
            <w:vAlign w:val="center"/>
          </w:tcPr>
          <w:p w:rsidR="00354E62" w:rsidRPr="00A5746B" w:rsidRDefault="00354E62">
            <w:pPr>
              <w:jc w:val="center"/>
              <w:rPr>
                <w:sz w:val="20"/>
                <w:szCs w:val="20"/>
              </w:rPr>
            </w:pPr>
            <w:r w:rsidRPr="00A5746B">
              <w:rPr>
                <w:sz w:val="20"/>
                <w:szCs w:val="20"/>
              </w:rPr>
              <w:t>398,7</w:t>
            </w:r>
          </w:p>
        </w:tc>
        <w:tc>
          <w:tcPr>
            <w:tcW w:w="377" w:type="pct"/>
            <w:shd w:val="clear" w:color="auto" w:fill="auto"/>
            <w:vAlign w:val="center"/>
          </w:tcPr>
          <w:p w:rsidR="00354E62" w:rsidRPr="00A5746B" w:rsidRDefault="00354E62">
            <w:pPr>
              <w:jc w:val="center"/>
              <w:rPr>
                <w:sz w:val="20"/>
                <w:szCs w:val="20"/>
              </w:rPr>
            </w:pPr>
            <w:r w:rsidRPr="00A5746B">
              <w:rPr>
                <w:sz w:val="20"/>
                <w:szCs w:val="20"/>
              </w:rPr>
              <w:t>398,2</w:t>
            </w:r>
          </w:p>
        </w:tc>
        <w:tc>
          <w:tcPr>
            <w:tcW w:w="377" w:type="pct"/>
            <w:shd w:val="clear" w:color="auto" w:fill="auto"/>
            <w:vAlign w:val="center"/>
          </w:tcPr>
          <w:p w:rsidR="00354E62" w:rsidRPr="00A5746B" w:rsidRDefault="00354E62">
            <w:pPr>
              <w:jc w:val="center"/>
              <w:rPr>
                <w:sz w:val="20"/>
                <w:szCs w:val="20"/>
              </w:rPr>
            </w:pPr>
            <w:r w:rsidRPr="00A5746B">
              <w:rPr>
                <w:sz w:val="20"/>
                <w:szCs w:val="20"/>
              </w:rPr>
              <w:t>397,8</w:t>
            </w:r>
          </w:p>
        </w:tc>
        <w:tc>
          <w:tcPr>
            <w:tcW w:w="377" w:type="pct"/>
            <w:shd w:val="clear" w:color="auto" w:fill="auto"/>
            <w:vAlign w:val="center"/>
          </w:tcPr>
          <w:p w:rsidR="00354E62" w:rsidRPr="00A5746B" w:rsidRDefault="00354E62">
            <w:pPr>
              <w:jc w:val="center"/>
              <w:rPr>
                <w:sz w:val="20"/>
                <w:szCs w:val="20"/>
              </w:rPr>
            </w:pPr>
            <w:r w:rsidRPr="00A5746B">
              <w:rPr>
                <w:sz w:val="20"/>
                <w:szCs w:val="20"/>
              </w:rPr>
              <w:t>397,4</w:t>
            </w:r>
          </w:p>
        </w:tc>
        <w:tc>
          <w:tcPr>
            <w:tcW w:w="377" w:type="pct"/>
            <w:shd w:val="clear" w:color="auto" w:fill="auto"/>
            <w:vAlign w:val="center"/>
          </w:tcPr>
          <w:p w:rsidR="00354E62" w:rsidRPr="00A5746B" w:rsidRDefault="00354E62">
            <w:pPr>
              <w:jc w:val="center"/>
              <w:rPr>
                <w:sz w:val="20"/>
                <w:szCs w:val="20"/>
              </w:rPr>
            </w:pPr>
            <w:r w:rsidRPr="00A5746B">
              <w:rPr>
                <w:sz w:val="20"/>
                <w:szCs w:val="20"/>
              </w:rPr>
              <w:t>396,9</w:t>
            </w:r>
          </w:p>
        </w:tc>
        <w:tc>
          <w:tcPr>
            <w:tcW w:w="381" w:type="pct"/>
            <w:vAlign w:val="center"/>
          </w:tcPr>
          <w:p w:rsidR="00354E62" w:rsidRPr="00A5746B" w:rsidRDefault="00354E62">
            <w:pPr>
              <w:jc w:val="center"/>
              <w:rPr>
                <w:sz w:val="20"/>
                <w:szCs w:val="20"/>
              </w:rPr>
            </w:pPr>
            <w:r w:rsidRPr="00A5746B">
              <w:rPr>
                <w:sz w:val="20"/>
                <w:szCs w:val="20"/>
              </w:rPr>
              <w:t>396,5</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3.3</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Расход условного топлива</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т.у.т.</w:t>
            </w:r>
          </w:p>
        </w:tc>
        <w:tc>
          <w:tcPr>
            <w:tcW w:w="476" w:type="pct"/>
            <w:shd w:val="clear" w:color="auto" w:fill="auto"/>
            <w:vAlign w:val="center"/>
          </w:tcPr>
          <w:p w:rsidR="00354E62" w:rsidRPr="00A5746B" w:rsidRDefault="00354E62">
            <w:pPr>
              <w:jc w:val="center"/>
              <w:rPr>
                <w:sz w:val="20"/>
                <w:szCs w:val="20"/>
              </w:rPr>
            </w:pPr>
            <w:r w:rsidRPr="00A5746B">
              <w:rPr>
                <w:sz w:val="20"/>
                <w:szCs w:val="20"/>
              </w:rPr>
              <w:t>494,1</w:t>
            </w:r>
          </w:p>
        </w:tc>
        <w:tc>
          <w:tcPr>
            <w:tcW w:w="377" w:type="pct"/>
            <w:shd w:val="clear" w:color="auto" w:fill="auto"/>
            <w:vAlign w:val="center"/>
          </w:tcPr>
          <w:p w:rsidR="00354E62" w:rsidRPr="00A5746B" w:rsidRDefault="00354E62">
            <w:pPr>
              <w:jc w:val="center"/>
              <w:rPr>
                <w:sz w:val="20"/>
                <w:szCs w:val="20"/>
              </w:rPr>
            </w:pPr>
            <w:r w:rsidRPr="00A5746B">
              <w:rPr>
                <w:sz w:val="20"/>
                <w:szCs w:val="20"/>
              </w:rPr>
              <w:t>438,2</w:t>
            </w:r>
          </w:p>
        </w:tc>
        <w:tc>
          <w:tcPr>
            <w:tcW w:w="377" w:type="pct"/>
            <w:shd w:val="clear" w:color="auto" w:fill="auto"/>
            <w:vAlign w:val="center"/>
          </w:tcPr>
          <w:p w:rsidR="00354E62" w:rsidRPr="00A5746B" w:rsidRDefault="00354E62">
            <w:pPr>
              <w:jc w:val="center"/>
              <w:rPr>
                <w:sz w:val="20"/>
                <w:szCs w:val="20"/>
              </w:rPr>
            </w:pPr>
            <w:r w:rsidRPr="00A5746B">
              <w:rPr>
                <w:sz w:val="20"/>
                <w:szCs w:val="20"/>
              </w:rPr>
              <w:t>464,4</w:t>
            </w:r>
          </w:p>
        </w:tc>
        <w:tc>
          <w:tcPr>
            <w:tcW w:w="377" w:type="pct"/>
            <w:shd w:val="clear" w:color="auto" w:fill="auto"/>
            <w:vAlign w:val="center"/>
          </w:tcPr>
          <w:p w:rsidR="00354E62" w:rsidRPr="00A5746B" w:rsidRDefault="00354E62">
            <w:pPr>
              <w:jc w:val="center"/>
              <w:rPr>
                <w:sz w:val="20"/>
                <w:szCs w:val="20"/>
              </w:rPr>
            </w:pPr>
            <w:r w:rsidRPr="00A5746B">
              <w:rPr>
                <w:sz w:val="20"/>
                <w:szCs w:val="20"/>
              </w:rPr>
              <w:t>463,8</w:t>
            </w:r>
          </w:p>
        </w:tc>
        <w:tc>
          <w:tcPr>
            <w:tcW w:w="377" w:type="pct"/>
            <w:shd w:val="clear" w:color="auto" w:fill="auto"/>
            <w:vAlign w:val="center"/>
          </w:tcPr>
          <w:p w:rsidR="00354E62" w:rsidRPr="00A5746B" w:rsidRDefault="00354E62">
            <w:pPr>
              <w:jc w:val="center"/>
              <w:rPr>
                <w:sz w:val="20"/>
                <w:szCs w:val="20"/>
              </w:rPr>
            </w:pPr>
            <w:r w:rsidRPr="00A5746B">
              <w:rPr>
                <w:sz w:val="20"/>
                <w:szCs w:val="20"/>
              </w:rPr>
              <w:t>463,3</w:t>
            </w:r>
          </w:p>
        </w:tc>
        <w:tc>
          <w:tcPr>
            <w:tcW w:w="377" w:type="pct"/>
            <w:shd w:val="clear" w:color="auto" w:fill="auto"/>
            <w:vAlign w:val="center"/>
          </w:tcPr>
          <w:p w:rsidR="00354E62" w:rsidRPr="00A5746B" w:rsidRDefault="00354E62">
            <w:pPr>
              <w:jc w:val="center"/>
              <w:rPr>
                <w:sz w:val="20"/>
                <w:szCs w:val="20"/>
              </w:rPr>
            </w:pPr>
            <w:r w:rsidRPr="00A5746B">
              <w:rPr>
                <w:sz w:val="20"/>
                <w:szCs w:val="20"/>
              </w:rPr>
              <w:t>462,8</w:t>
            </w:r>
          </w:p>
        </w:tc>
        <w:tc>
          <w:tcPr>
            <w:tcW w:w="377" w:type="pct"/>
            <w:shd w:val="clear" w:color="auto" w:fill="auto"/>
            <w:vAlign w:val="center"/>
          </w:tcPr>
          <w:p w:rsidR="00354E62" w:rsidRPr="00A5746B" w:rsidRDefault="00354E62">
            <w:pPr>
              <w:jc w:val="center"/>
              <w:rPr>
                <w:sz w:val="20"/>
                <w:szCs w:val="20"/>
              </w:rPr>
            </w:pPr>
            <w:r w:rsidRPr="00A5746B">
              <w:rPr>
                <w:sz w:val="20"/>
                <w:szCs w:val="20"/>
              </w:rPr>
              <w:t>462,3</w:t>
            </w:r>
          </w:p>
        </w:tc>
        <w:tc>
          <w:tcPr>
            <w:tcW w:w="381" w:type="pct"/>
            <w:vAlign w:val="center"/>
          </w:tcPr>
          <w:p w:rsidR="00354E62" w:rsidRPr="00A5746B" w:rsidRDefault="00354E62">
            <w:pPr>
              <w:jc w:val="center"/>
              <w:rPr>
                <w:sz w:val="20"/>
                <w:szCs w:val="20"/>
              </w:rPr>
            </w:pPr>
            <w:r w:rsidRPr="00A5746B">
              <w:rPr>
                <w:sz w:val="20"/>
                <w:szCs w:val="20"/>
              </w:rPr>
              <w:t>461,8</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3.4</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Выработка тепловой энергии</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Гкал</w:t>
            </w:r>
          </w:p>
        </w:tc>
        <w:tc>
          <w:tcPr>
            <w:tcW w:w="476" w:type="pct"/>
            <w:shd w:val="clear" w:color="auto" w:fill="auto"/>
            <w:vAlign w:val="center"/>
          </w:tcPr>
          <w:p w:rsidR="00354E62" w:rsidRPr="00A5746B" w:rsidRDefault="00354E62">
            <w:pPr>
              <w:jc w:val="center"/>
              <w:rPr>
                <w:sz w:val="20"/>
                <w:szCs w:val="20"/>
              </w:rPr>
            </w:pPr>
            <w:r w:rsidRPr="00A5746B">
              <w:rPr>
                <w:sz w:val="20"/>
                <w:szCs w:val="20"/>
              </w:rPr>
              <w:t>2816,8</w:t>
            </w:r>
          </w:p>
        </w:tc>
        <w:tc>
          <w:tcPr>
            <w:tcW w:w="377" w:type="pct"/>
            <w:shd w:val="clear" w:color="auto" w:fill="auto"/>
            <w:vAlign w:val="center"/>
          </w:tcPr>
          <w:p w:rsidR="00354E62" w:rsidRPr="00A5746B" w:rsidRDefault="00354E62">
            <w:pPr>
              <w:jc w:val="center"/>
              <w:rPr>
                <w:sz w:val="20"/>
                <w:szCs w:val="20"/>
              </w:rPr>
            </w:pPr>
            <w:r w:rsidRPr="00A5746B">
              <w:rPr>
                <w:sz w:val="20"/>
                <w:szCs w:val="20"/>
              </w:rPr>
              <w:t>2813,5</w:t>
            </w:r>
          </w:p>
        </w:tc>
        <w:tc>
          <w:tcPr>
            <w:tcW w:w="377" w:type="pct"/>
            <w:shd w:val="clear" w:color="auto" w:fill="auto"/>
            <w:vAlign w:val="center"/>
          </w:tcPr>
          <w:p w:rsidR="00354E62" w:rsidRPr="00A5746B" w:rsidRDefault="00354E62">
            <w:pPr>
              <w:jc w:val="center"/>
              <w:rPr>
                <w:sz w:val="20"/>
                <w:szCs w:val="20"/>
              </w:rPr>
            </w:pPr>
            <w:r w:rsidRPr="00A5746B">
              <w:rPr>
                <w:sz w:val="20"/>
                <w:szCs w:val="20"/>
              </w:rPr>
              <w:t>2981,6</w:t>
            </w:r>
          </w:p>
        </w:tc>
        <w:tc>
          <w:tcPr>
            <w:tcW w:w="377" w:type="pct"/>
            <w:shd w:val="clear" w:color="auto" w:fill="auto"/>
            <w:vAlign w:val="center"/>
          </w:tcPr>
          <w:p w:rsidR="00354E62" w:rsidRPr="00A5746B" w:rsidRDefault="00354E62">
            <w:pPr>
              <w:jc w:val="center"/>
              <w:rPr>
                <w:sz w:val="20"/>
                <w:szCs w:val="20"/>
              </w:rPr>
            </w:pPr>
            <w:r w:rsidRPr="00A5746B">
              <w:rPr>
                <w:sz w:val="20"/>
                <w:szCs w:val="20"/>
              </w:rPr>
              <w:t>2978,3</w:t>
            </w:r>
          </w:p>
        </w:tc>
        <w:tc>
          <w:tcPr>
            <w:tcW w:w="377" w:type="pct"/>
            <w:shd w:val="clear" w:color="auto" w:fill="auto"/>
            <w:vAlign w:val="center"/>
          </w:tcPr>
          <w:p w:rsidR="00354E62" w:rsidRPr="00A5746B" w:rsidRDefault="00354E62">
            <w:pPr>
              <w:jc w:val="center"/>
              <w:rPr>
                <w:sz w:val="20"/>
                <w:szCs w:val="20"/>
              </w:rPr>
            </w:pPr>
            <w:r w:rsidRPr="00A5746B">
              <w:rPr>
                <w:sz w:val="20"/>
                <w:szCs w:val="20"/>
              </w:rPr>
              <w:t>2975,0</w:t>
            </w:r>
          </w:p>
        </w:tc>
        <w:tc>
          <w:tcPr>
            <w:tcW w:w="377" w:type="pct"/>
            <w:shd w:val="clear" w:color="auto" w:fill="auto"/>
            <w:vAlign w:val="center"/>
          </w:tcPr>
          <w:p w:rsidR="00354E62" w:rsidRPr="00A5746B" w:rsidRDefault="00354E62">
            <w:pPr>
              <w:jc w:val="center"/>
              <w:rPr>
                <w:sz w:val="20"/>
                <w:szCs w:val="20"/>
              </w:rPr>
            </w:pPr>
            <w:r w:rsidRPr="00A5746B">
              <w:rPr>
                <w:sz w:val="20"/>
                <w:szCs w:val="20"/>
              </w:rPr>
              <w:t>2971,8</w:t>
            </w:r>
          </w:p>
        </w:tc>
        <w:tc>
          <w:tcPr>
            <w:tcW w:w="377" w:type="pct"/>
            <w:shd w:val="clear" w:color="auto" w:fill="auto"/>
            <w:vAlign w:val="center"/>
          </w:tcPr>
          <w:p w:rsidR="00354E62" w:rsidRPr="00A5746B" w:rsidRDefault="00354E62">
            <w:pPr>
              <w:jc w:val="center"/>
              <w:rPr>
                <w:sz w:val="20"/>
                <w:szCs w:val="20"/>
              </w:rPr>
            </w:pPr>
            <w:r w:rsidRPr="00A5746B">
              <w:rPr>
                <w:sz w:val="20"/>
                <w:szCs w:val="20"/>
              </w:rPr>
              <w:t>2968,5</w:t>
            </w:r>
          </w:p>
        </w:tc>
        <w:tc>
          <w:tcPr>
            <w:tcW w:w="381" w:type="pct"/>
            <w:vAlign w:val="center"/>
          </w:tcPr>
          <w:p w:rsidR="00354E62" w:rsidRPr="00A5746B" w:rsidRDefault="00354E62">
            <w:pPr>
              <w:jc w:val="center"/>
              <w:rPr>
                <w:sz w:val="20"/>
                <w:szCs w:val="20"/>
              </w:rPr>
            </w:pPr>
            <w:r w:rsidRPr="00A5746B">
              <w:rPr>
                <w:sz w:val="20"/>
                <w:szCs w:val="20"/>
              </w:rPr>
              <w:t>2965,3</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3.5</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Собственные и хозяйственные нужды котельной</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Гкал</w:t>
            </w:r>
          </w:p>
        </w:tc>
        <w:tc>
          <w:tcPr>
            <w:tcW w:w="476" w:type="pct"/>
            <w:shd w:val="clear" w:color="auto" w:fill="auto"/>
            <w:vAlign w:val="center"/>
          </w:tcPr>
          <w:p w:rsidR="00354E62" w:rsidRPr="00A5746B" w:rsidRDefault="00354E62">
            <w:pPr>
              <w:jc w:val="center"/>
              <w:rPr>
                <w:sz w:val="20"/>
                <w:szCs w:val="20"/>
              </w:rPr>
            </w:pPr>
            <w:r w:rsidRPr="00A5746B">
              <w:rPr>
                <w:sz w:val="20"/>
                <w:szCs w:val="20"/>
              </w:rPr>
              <w:t>63,3</w:t>
            </w:r>
          </w:p>
        </w:tc>
        <w:tc>
          <w:tcPr>
            <w:tcW w:w="377" w:type="pct"/>
            <w:shd w:val="clear" w:color="auto" w:fill="auto"/>
            <w:vAlign w:val="center"/>
          </w:tcPr>
          <w:p w:rsidR="00354E62" w:rsidRPr="00A5746B" w:rsidRDefault="00354E62">
            <w:pPr>
              <w:jc w:val="center"/>
              <w:rPr>
                <w:sz w:val="20"/>
                <w:szCs w:val="20"/>
              </w:rPr>
            </w:pPr>
            <w:r w:rsidRPr="00A5746B">
              <w:rPr>
                <w:sz w:val="20"/>
                <w:szCs w:val="20"/>
              </w:rPr>
              <w:t>63,3</w:t>
            </w:r>
          </w:p>
        </w:tc>
        <w:tc>
          <w:tcPr>
            <w:tcW w:w="377" w:type="pct"/>
            <w:shd w:val="clear" w:color="auto" w:fill="auto"/>
            <w:vAlign w:val="center"/>
          </w:tcPr>
          <w:p w:rsidR="00354E62" w:rsidRPr="00A5746B" w:rsidRDefault="00354E62">
            <w:pPr>
              <w:jc w:val="center"/>
              <w:rPr>
                <w:sz w:val="20"/>
                <w:szCs w:val="20"/>
              </w:rPr>
            </w:pPr>
            <w:r w:rsidRPr="00A5746B">
              <w:rPr>
                <w:sz w:val="20"/>
                <w:szCs w:val="20"/>
              </w:rPr>
              <w:t>63,3</w:t>
            </w:r>
          </w:p>
        </w:tc>
        <w:tc>
          <w:tcPr>
            <w:tcW w:w="377" w:type="pct"/>
            <w:shd w:val="clear" w:color="auto" w:fill="auto"/>
            <w:vAlign w:val="center"/>
          </w:tcPr>
          <w:p w:rsidR="00354E62" w:rsidRPr="00A5746B" w:rsidRDefault="00354E62">
            <w:pPr>
              <w:jc w:val="center"/>
              <w:rPr>
                <w:sz w:val="20"/>
                <w:szCs w:val="20"/>
              </w:rPr>
            </w:pPr>
            <w:r w:rsidRPr="00A5746B">
              <w:rPr>
                <w:sz w:val="20"/>
                <w:szCs w:val="20"/>
              </w:rPr>
              <w:t>63,3</w:t>
            </w:r>
          </w:p>
        </w:tc>
        <w:tc>
          <w:tcPr>
            <w:tcW w:w="377" w:type="pct"/>
            <w:shd w:val="clear" w:color="auto" w:fill="auto"/>
            <w:vAlign w:val="center"/>
          </w:tcPr>
          <w:p w:rsidR="00354E62" w:rsidRPr="00A5746B" w:rsidRDefault="00354E62">
            <w:pPr>
              <w:jc w:val="center"/>
              <w:rPr>
                <w:sz w:val="20"/>
                <w:szCs w:val="20"/>
              </w:rPr>
            </w:pPr>
            <w:r w:rsidRPr="00A5746B">
              <w:rPr>
                <w:sz w:val="20"/>
                <w:szCs w:val="20"/>
              </w:rPr>
              <w:t>63,3</w:t>
            </w:r>
          </w:p>
        </w:tc>
        <w:tc>
          <w:tcPr>
            <w:tcW w:w="377" w:type="pct"/>
            <w:shd w:val="clear" w:color="auto" w:fill="auto"/>
            <w:vAlign w:val="center"/>
          </w:tcPr>
          <w:p w:rsidR="00354E62" w:rsidRPr="00A5746B" w:rsidRDefault="00354E62">
            <w:pPr>
              <w:jc w:val="center"/>
              <w:rPr>
                <w:sz w:val="20"/>
                <w:szCs w:val="20"/>
              </w:rPr>
            </w:pPr>
            <w:r w:rsidRPr="00A5746B">
              <w:rPr>
                <w:sz w:val="20"/>
                <w:szCs w:val="20"/>
              </w:rPr>
              <w:t>63,3</w:t>
            </w:r>
          </w:p>
        </w:tc>
        <w:tc>
          <w:tcPr>
            <w:tcW w:w="377" w:type="pct"/>
            <w:shd w:val="clear" w:color="auto" w:fill="auto"/>
            <w:vAlign w:val="center"/>
          </w:tcPr>
          <w:p w:rsidR="00354E62" w:rsidRPr="00A5746B" w:rsidRDefault="00354E62">
            <w:pPr>
              <w:jc w:val="center"/>
              <w:rPr>
                <w:sz w:val="20"/>
                <w:szCs w:val="20"/>
              </w:rPr>
            </w:pPr>
            <w:r w:rsidRPr="00A5746B">
              <w:rPr>
                <w:sz w:val="20"/>
                <w:szCs w:val="20"/>
              </w:rPr>
              <w:t>63,3</w:t>
            </w:r>
          </w:p>
        </w:tc>
        <w:tc>
          <w:tcPr>
            <w:tcW w:w="381" w:type="pct"/>
            <w:vAlign w:val="center"/>
          </w:tcPr>
          <w:p w:rsidR="00354E62" w:rsidRPr="00A5746B" w:rsidRDefault="00354E62">
            <w:pPr>
              <w:jc w:val="center"/>
              <w:rPr>
                <w:sz w:val="20"/>
                <w:szCs w:val="20"/>
              </w:rPr>
            </w:pPr>
            <w:r w:rsidRPr="00A5746B">
              <w:rPr>
                <w:sz w:val="20"/>
                <w:szCs w:val="20"/>
              </w:rPr>
              <w:t>63,3</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3.6</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Тепловая энергия отпущенная в сети</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Гкал</w:t>
            </w:r>
          </w:p>
        </w:tc>
        <w:tc>
          <w:tcPr>
            <w:tcW w:w="476" w:type="pct"/>
            <w:shd w:val="clear" w:color="auto" w:fill="auto"/>
            <w:vAlign w:val="center"/>
          </w:tcPr>
          <w:p w:rsidR="00354E62" w:rsidRPr="00A5746B" w:rsidRDefault="00354E62">
            <w:pPr>
              <w:jc w:val="center"/>
              <w:rPr>
                <w:sz w:val="22"/>
              </w:rPr>
            </w:pPr>
            <w:r w:rsidRPr="00A5746B">
              <w:rPr>
                <w:sz w:val="22"/>
              </w:rPr>
              <w:t>2753,5</w:t>
            </w:r>
          </w:p>
        </w:tc>
        <w:tc>
          <w:tcPr>
            <w:tcW w:w="377" w:type="pct"/>
            <w:shd w:val="clear" w:color="auto" w:fill="auto"/>
            <w:vAlign w:val="center"/>
          </w:tcPr>
          <w:p w:rsidR="00354E62" w:rsidRPr="00A5746B" w:rsidRDefault="00354E62">
            <w:pPr>
              <w:jc w:val="center"/>
              <w:rPr>
                <w:sz w:val="20"/>
                <w:szCs w:val="20"/>
              </w:rPr>
            </w:pPr>
            <w:r w:rsidRPr="00A5746B">
              <w:rPr>
                <w:sz w:val="20"/>
                <w:szCs w:val="20"/>
              </w:rPr>
              <w:t>2750,2</w:t>
            </w:r>
          </w:p>
        </w:tc>
        <w:tc>
          <w:tcPr>
            <w:tcW w:w="377" w:type="pct"/>
            <w:shd w:val="clear" w:color="auto" w:fill="auto"/>
            <w:vAlign w:val="center"/>
          </w:tcPr>
          <w:p w:rsidR="00354E62" w:rsidRPr="00A5746B" w:rsidRDefault="00354E62">
            <w:pPr>
              <w:jc w:val="center"/>
              <w:rPr>
                <w:sz w:val="20"/>
                <w:szCs w:val="20"/>
              </w:rPr>
            </w:pPr>
            <w:r w:rsidRPr="00A5746B">
              <w:rPr>
                <w:sz w:val="20"/>
                <w:szCs w:val="20"/>
              </w:rPr>
              <w:t>2918,3</w:t>
            </w:r>
          </w:p>
        </w:tc>
        <w:tc>
          <w:tcPr>
            <w:tcW w:w="377" w:type="pct"/>
            <w:shd w:val="clear" w:color="auto" w:fill="auto"/>
            <w:vAlign w:val="center"/>
          </w:tcPr>
          <w:p w:rsidR="00354E62" w:rsidRPr="00A5746B" w:rsidRDefault="00354E62">
            <w:pPr>
              <w:jc w:val="center"/>
              <w:rPr>
                <w:sz w:val="20"/>
                <w:szCs w:val="20"/>
              </w:rPr>
            </w:pPr>
            <w:r w:rsidRPr="00A5746B">
              <w:rPr>
                <w:sz w:val="20"/>
                <w:szCs w:val="20"/>
              </w:rPr>
              <w:t>2915,0</w:t>
            </w:r>
          </w:p>
        </w:tc>
        <w:tc>
          <w:tcPr>
            <w:tcW w:w="377" w:type="pct"/>
            <w:shd w:val="clear" w:color="auto" w:fill="auto"/>
            <w:vAlign w:val="center"/>
          </w:tcPr>
          <w:p w:rsidR="00354E62" w:rsidRPr="00A5746B" w:rsidRDefault="00354E62">
            <w:pPr>
              <w:jc w:val="center"/>
              <w:rPr>
                <w:sz w:val="20"/>
                <w:szCs w:val="20"/>
              </w:rPr>
            </w:pPr>
            <w:r w:rsidRPr="00A5746B">
              <w:rPr>
                <w:sz w:val="20"/>
                <w:szCs w:val="20"/>
              </w:rPr>
              <w:t>2911,7</w:t>
            </w:r>
          </w:p>
        </w:tc>
        <w:tc>
          <w:tcPr>
            <w:tcW w:w="377" w:type="pct"/>
            <w:shd w:val="clear" w:color="auto" w:fill="auto"/>
            <w:vAlign w:val="center"/>
          </w:tcPr>
          <w:p w:rsidR="00354E62" w:rsidRPr="00A5746B" w:rsidRDefault="00354E62">
            <w:pPr>
              <w:jc w:val="center"/>
              <w:rPr>
                <w:sz w:val="20"/>
                <w:szCs w:val="20"/>
              </w:rPr>
            </w:pPr>
            <w:r w:rsidRPr="00A5746B">
              <w:rPr>
                <w:sz w:val="20"/>
                <w:szCs w:val="20"/>
              </w:rPr>
              <w:t>2908,4</w:t>
            </w:r>
          </w:p>
        </w:tc>
        <w:tc>
          <w:tcPr>
            <w:tcW w:w="377" w:type="pct"/>
            <w:shd w:val="clear" w:color="auto" w:fill="auto"/>
            <w:vAlign w:val="center"/>
          </w:tcPr>
          <w:p w:rsidR="00354E62" w:rsidRPr="00A5746B" w:rsidRDefault="00354E62">
            <w:pPr>
              <w:jc w:val="center"/>
              <w:rPr>
                <w:sz w:val="20"/>
                <w:szCs w:val="20"/>
              </w:rPr>
            </w:pPr>
            <w:r w:rsidRPr="00A5746B">
              <w:rPr>
                <w:sz w:val="20"/>
                <w:szCs w:val="20"/>
              </w:rPr>
              <w:t>2905,2</w:t>
            </w:r>
          </w:p>
        </w:tc>
        <w:tc>
          <w:tcPr>
            <w:tcW w:w="381" w:type="pct"/>
            <w:vAlign w:val="center"/>
          </w:tcPr>
          <w:p w:rsidR="00354E62" w:rsidRPr="00A5746B" w:rsidRDefault="00354E62">
            <w:pPr>
              <w:jc w:val="center"/>
              <w:rPr>
                <w:sz w:val="20"/>
                <w:szCs w:val="20"/>
              </w:rPr>
            </w:pPr>
            <w:r w:rsidRPr="00A5746B">
              <w:rPr>
                <w:sz w:val="20"/>
                <w:szCs w:val="20"/>
              </w:rPr>
              <w:t>2902,0</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3.7</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Потери тепловой сети</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Гкал</w:t>
            </w:r>
          </w:p>
        </w:tc>
        <w:tc>
          <w:tcPr>
            <w:tcW w:w="476" w:type="pct"/>
            <w:shd w:val="clear" w:color="auto" w:fill="auto"/>
            <w:vAlign w:val="center"/>
          </w:tcPr>
          <w:p w:rsidR="00354E62" w:rsidRPr="00A5746B" w:rsidRDefault="00354E62">
            <w:pPr>
              <w:jc w:val="center"/>
              <w:rPr>
                <w:sz w:val="20"/>
                <w:szCs w:val="20"/>
              </w:rPr>
            </w:pPr>
            <w:r w:rsidRPr="00A5746B">
              <w:rPr>
                <w:sz w:val="20"/>
                <w:szCs w:val="20"/>
              </w:rPr>
              <w:t>664,6</w:t>
            </w:r>
          </w:p>
        </w:tc>
        <w:tc>
          <w:tcPr>
            <w:tcW w:w="377" w:type="pct"/>
            <w:shd w:val="clear" w:color="auto" w:fill="auto"/>
            <w:vAlign w:val="center"/>
          </w:tcPr>
          <w:p w:rsidR="00354E62" w:rsidRPr="00A5746B" w:rsidRDefault="00354E62">
            <w:pPr>
              <w:jc w:val="center"/>
              <w:rPr>
                <w:sz w:val="20"/>
                <w:szCs w:val="20"/>
              </w:rPr>
            </w:pPr>
            <w:r w:rsidRPr="00A5746B">
              <w:rPr>
                <w:sz w:val="20"/>
                <w:szCs w:val="20"/>
              </w:rPr>
              <w:t>661,3</w:t>
            </w:r>
          </w:p>
        </w:tc>
        <w:tc>
          <w:tcPr>
            <w:tcW w:w="377" w:type="pct"/>
            <w:shd w:val="clear" w:color="auto" w:fill="auto"/>
            <w:vAlign w:val="center"/>
          </w:tcPr>
          <w:p w:rsidR="00354E62" w:rsidRPr="00A5746B" w:rsidRDefault="00354E62">
            <w:pPr>
              <w:jc w:val="center"/>
              <w:rPr>
                <w:sz w:val="20"/>
                <w:szCs w:val="20"/>
              </w:rPr>
            </w:pPr>
            <w:r w:rsidRPr="00A5746B">
              <w:rPr>
                <w:sz w:val="20"/>
                <w:szCs w:val="20"/>
              </w:rPr>
              <w:t>658,0</w:t>
            </w:r>
          </w:p>
        </w:tc>
        <w:tc>
          <w:tcPr>
            <w:tcW w:w="377" w:type="pct"/>
            <w:shd w:val="clear" w:color="auto" w:fill="auto"/>
            <w:vAlign w:val="center"/>
          </w:tcPr>
          <w:p w:rsidR="00354E62" w:rsidRPr="00A5746B" w:rsidRDefault="00354E62">
            <w:pPr>
              <w:jc w:val="center"/>
              <w:rPr>
                <w:sz w:val="20"/>
                <w:szCs w:val="20"/>
              </w:rPr>
            </w:pPr>
            <w:r w:rsidRPr="00A5746B">
              <w:rPr>
                <w:sz w:val="20"/>
                <w:szCs w:val="20"/>
              </w:rPr>
              <w:t>654,7</w:t>
            </w:r>
          </w:p>
        </w:tc>
        <w:tc>
          <w:tcPr>
            <w:tcW w:w="377" w:type="pct"/>
            <w:shd w:val="clear" w:color="auto" w:fill="auto"/>
            <w:vAlign w:val="center"/>
          </w:tcPr>
          <w:p w:rsidR="00354E62" w:rsidRPr="00A5746B" w:rsidRDefault="00354E62">
            <w:pPr>
              <w:jc w:val="center"/>
              <w:rPr>
                <w:sz w:val="20"/>
                <w:szCs w:val="20"/>
              </w:rPr>
            </w:pPr>
            <w:r w:rsidRPr="00A5746B">
              <w:rPr>
                <w:sz w:val="20"/>
                <w:szCs w:val="20"/>
              </w:rPr>
              <w:t>651,4</w:t>
            </w:r>
          </w:p>
        </w:tc>
        <w:tc>
          <w:tcPr>
            <w:tcW w:w="377" w:type="pct"/>
            <w:shd w:val="clear" w:color="auto" w:fill="auto"/>
            <w:vAlign w:val="center"/>
          </w:tcPr>
          <w:p w:rsidR="00354E62" w:rsidRPr="00A5746B" w:rsidRDefault="00354E62">
            <w:pPr>
              <w:jc w:val="center"/>
              <w:rPr>
                <w:sz w:val="20"/>
                <w:szCs w:val="20"/>
              </w:rPr>
            </w:pPr>
            <w:r w:rsidRPr="00A5746B">
              <w:rPr>
                <w:sz w:val="20"/>
                <w:szCs w:val="20"/>
              </w:rPr>
              <w:t>648,2</w:t>
            </w:r>
          </w:p>
        </w:tc>
        <w:tc>
          <w:tcPr>
            <w:tcW w:w="377" w:type="pct"/>
            <w:shd w:val="clear" w:color="auto" w:fill="auto"/>
            <w:vAlign w:val="center"/>
          </w:tcPr>
          <w:p w:rsidR="00354E62" w:rsidRPr="00A5746B" w:rsidRDefault="00354E62">
            <w:pPr>
              <w:jc w:val="center"/>
              <w:rPr>
                <w:sz w:val="20"/>
                <w:szCs w:val="20"/>
              </w:rPr>
            </w:pPr>
            <w:r w:rsidRPr="00A5746B">
              <w:rPr>
                <w:sz w:val="20"/>
                <w:szCs w:val="20"/>
              </w:rPr>
              <w:t>644,9</w:t>
            </w:r>
          </w:p>
        </w:tc>
        <w:tc>
          <w:tcPr>
            <w:tcW w:w="381" w:type="pct"/>
            <w:vAlign w:val="center"/>
          </w:tcPr>
          <w:p w:rsidR="00354E62" w:rsidRPr="00A5746B" w:rsidRDefault="00354E62">
            <w:pPr>
              <w:jc w:val="center"/>
              <w:rPr>
                <w:sz w:val="20"/>
                <w:szCs w:val="20"/>
              </w:rPr>
            </w:pPr>
            <w:r w:rsidRPr="00A5746B">
              <w:rPr>
                <w:sz w:val="20"/>
                <w:szCs w:val="20"/>
              </w:rPr>
              <w:t>641,7</w:t>
            </w:r>
          </w:p>
        </w:tc>
      </w:tr>
      <w:tr w:rsidR="00354E62" w:rsidRPr="00A5746B" w:rsidTr="00EC2167">
        <w:trPr>
          <w:cantSplit/>
        </w:trPr>
        <w:tc>
          <w:tcPr>
            <w:tcW w:w="274" w:type="pct"/>
            <w:vAlign w:val="bottom"/>
          </w:tcPr>
          <w:p w:rsidR="00354E62" w:rsidRPr="00A5746B" w:rsidRDefault="00354E62" w:rsidP="00EC2167">
            <w:pPr>
              <w:jc w:val="center"/>
              <w:rPr>
                <w:sz w:val="22"/>
              </w:rPr>
            </w:pPr>
          </w:p>
        </w:tc>
        <w:tc>
          <w:tcPr>
            <w:tcW w:w="1192" w:type="pct"/>
            <w:shd w:val="clear" w:color="auto" w:fill="auto"/>
            <w:vAlign w:val="center"/>
          </w:tcPr>
          <w:p w:rsidR="00354E62" w:rsidRPr="00A5746B" w:rsidRDefault="00354E62" w:rsidP="00EC2167">
            <w:pPr>
              <w:jc w:val="center"/>
              <w:rPr>
                <w:rFonts w:eastAsia="Times New Roman"/>
                <w:sz w:val="22"/>
                <w:lang w:eastAsia="ru-RU"/>
              </w:rPr>
            </w:pP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w:t>
            </w:r>
          </w:p>
        </w:tc>
        <w:tc>
          <w:tcPr>
            <w:tcW w:w="476" w:type="pct"/>
            <w:shd w:val="clear" w:color="auto" w:fill="auto"/>
            <w:vAlign w:val="center"/>
          </w:tcPr>
          <w:p w:rsidR="00354E62" w:rsidRPr="00A5746B" w:rsidRDefault="00354E62">
            <w:pPr>
              <w:jc w:val="center"/>
              <w:rPr>
                <w:sz w:val="22"/>
              </w:rPr>
            </w:pPr>
            <w:r w:rsidRPr="00A5746B">
              <w:rPr>
                <w:sz w:val="22"/>
              </w:rPr>
              <w:t>24,1</w:t>
            </w:r>
          </w:p>
        </w:tc>
        <w:tc>
          <w:tcPr>
            <w:tcW w:w="377" w:type="pct"/>
            <w:shd w:val="clear" w:color="auto" w:fill="auto"/>
            <w:vAlign w:val="center"/>
          </w:tcPr>
          <w:p w:rsidR="00354E62" w:rsidRPr="00A5746B" w:rsidRDefault="00354E62">
            <w:pPr>
              <w:jc w:val="center"/>
              <w:rPr>
                <w:sz w:val="22"/>
              </w:rPr>
            </w:pPr>
            <w:r w:rsidRPr="00A5746B">
              <w:rPr>
                <w:sz w:val="22"/>
              </w:rPr>
              <w:t>24,0</w:t>
            </w:r>
          </w:p>
        </w:tc>
        <w:tc>
          <w:tcPr>
            <w:tcW w:w="377" w:type="pct"/>
            <w:shd w:val="clear" w:color="auto" w:fill="auto"/>
            <w:vAlign w:val="center"/>
          </w:tcPr>
          <w:p w:rsidR="00354E62" w:rsidRPr="00A5746B" w:rsidRDefault="00354E62">
            <w:pPr>
              <w:jc w:val="center"/>
              <w:rPr>
                <w:sz w:val="22"/>
              </w:rPr>
            </w:pPr>
            <w:r w:rsidRPr="00A5746B">
              <w:rPr>
                <w:sz w:val="22"/>
              </w:rPr>
              <w:t>22,5</w:t>
            </w:r>
          </w:p>
        </w:tc>
        <w:tc>
          <w:tcPr>
            <w:tcW w:w="377" w:type="pct"/>
            <w:shd w:val="clear" w:color="auto" w:fill="auto"/>
            <w:vAlign w:val="center"/>
          </w:tcPr>
          <w:p w:rsidR="00354E62" w:rsidRPr="00A5746B" w:rsidRDefault="00354E62">
            <w:pPr>
              <w:jc w:val="center"/>
              <w:rPr>
                <w:sz w:val="22"/>
              </w:rPr>
            </w:pPr>
            <w:r w:rsidRPr="00A5746B">
              <w:rPr>
                <w:sz w:val="22"/>
              </w:rPr>
              <w:t>22,5</w:t>
            </w:r>
          </w:p>
        </w:tc>
        <w:tc>
          <w:tcPr>
            <w:tcW w:w="377" w:type="pct"/>
            <w:shd w:val="clear" w:color="auto" w:fill="auto"/>
            <w:vAlign w:val="center"/>
          </w:tcPr>
          <w:p w:rsidR="00354E62" w:rsidRPr="00A5746B" w:rsidRDefault="00354E62">
            <w:pPr>
              <w:jc w:val="center"/>
              <w:rPr>
                <w:sz w:val="22"/>
              </w:rPr>
            </w:pPr>
            <w:r w:rsidRPr="00A5746B">
              <w:rPr>
                <w:sz w:val="22"/>
              </w:rPr>
              <w:t>22,4</w:t>
            </w:r>
          </w:p>
        </w:tc>
        <w:tc>
          <w:tcPr>
            <w:tcW w:w="377" w:type="pct"/>
            <w:shd w:val="clear" w:color="auto" w:fill="auto"/>
            <w:vAlign w:val="center"/>
          </w:tcPr>
          <w:p w:rsidR="00354E62" w:rsidRPr="00A5746B" w:rsidRDefault="00354E62">
            <w:pPr>
              <w:jc w:val="center"/>
              <w:rPr>
                <w:sz w:val="22"/>
              </w:rPr>
            </w:pPr>
            <w:r w:rsidRPr="00A5746B">
              <w:rPr>
                <w:sz w:val="22"/>
              </w:rPr>
              <w:t>22,3</w:t>
            </w:r>
          </w:p>
        </w:tc>
        <w:tc>
          <w:tcPr>
            <w:tcW w:w="377" w:type="pct"/>
            <w:shd w:val="clear" w:color="auto" w:fill="auto"/>
            <w:vAlign w:val="center"/>
          </w:tcPr>
          <w:p w:rsidR="00354E62" w:rsidRPr="00A5746B" w:rsidRDefault="00354E62">
            <w:pPr>
              <w:jc w:val="center"/>
              <w:rPr>
                <w:sz w:val="22"/>
              </w:rPr>
            </w:pPr>
            <w:r w:rsidRPr="00A5746B">
              <w:rPr>
                <w:sz w:val="22"/>
              </w:rPr>
              <w:t>22,2</w:t>
            </w:r>
          </w:p>
        </w:tc>
        <w:tc>
          <w:tcPr>
            <w:tcW w:w="381" w:type="pct"/>
            <w:vAlign w:val="center"/>
          </w:tcPr>
          <w:p w:rsidR="00354E62" w:rsidRPr="00A5746B" w:rsidRDefault="00354E62">
            <w:pPr>
              <w:jc w:val="center"/>
              <w:rPr>
                <w:sz w:val="22"/>
              </w:rPr>
            </w:pPr>
            <w:r w:rsidRPr="00A5746B">
              <w:rPr>
                <w:sz w:val="22"/>
              </w:rPr>
              <w:t>22,1</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3.8</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Тепловая энергия отпущенная п</w:t>
            </w:r>
            <w:r w:rsidRPr="00A5746B">
              <w:rPr>
                <w:rFonts w:eastAsia="Times New Roman"/>
                <w:sz w:val="22"/>
                <w:lang w:eastAsia="ru-RU"/>
              </w:rPr>
              <w:t>о</w:t>
            </w:r>
            <w:r w:rsidRPr="00A5746B">
              <w:rPr>
                <w:rFonts w:eastAsia="Times New Roman"/>
                <w:sz w:val="22"/>
                <w:lang w:eastAsia="ru-RU"/>
              </w:rPr>
              <w:t>требителям</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Гкал</w:t>
            </w:r>
          </w:p>
        </w:tc>
        <w:tc>
          <w:tcPr>
            <w:tcW w:w="476" w:type="pct"/>
            <w:shd w:val="clear" w:color="auto" w:fill="auto"/>
            <w:vAlign w:val="center"/>
          </w:tcPr>
          <w:p w:rsidR="00354E62" w:rsidRPr="00A5746B" w:rsidRDefault="00354E62">
            <w:pPr>
              <w:jc w:val="center"/>
              <w:rPr>
                <w:sz w:val="20"/>
                <w:szCs w:val="20"/>
              </w:rPr>
            </w:pPr>
            <w:r w:rsidRPr="00A5746B">
              <w:rPr>
                <w:sz w:val="20"/>
                <w:szCs w:val="20"/>
              </w:rPr>
              <w:t>2088,9</w:t>
            </w:r>
          </w:p>
        </w:tc>
        <w:tc>
          <w:tcPr>
            <w:tcW w:w="377" w:type="pct"/>
            <w:shd w:val="clear" w:color="auto" w:fill="auto"/>
            <w:vAlign w:val="center"/>
          </w:tcPr>
          <w:p w:rsidR="00354E62" w:rsidRPr="00A5746B" w:rsidRDefault="00354E62">
            <w:pPr>
              <w:jc w:val="center"/>
              <w:rPr>
                <w:sz w:val="20"/>
                <w:szCs w:val="20"/>
              </w:rPr>
            </w:pPr>
            <w:r w:rsidRPr="00A5746B">
              <w:rPr>
                <w:sz w:val="20"/>
                <w:szCs w:val="20"/>
              </w:rPr>
              <w:t>2088,9</w:t>
            </w:r>
          </w:p>
        </w:tc>
        <w:tc>
          <w:tcPr>
            <w:tcW w:w="377" w:type="pct"/>
            <w:shd w:val="clear" w:color="auto" w:fill="auto"/>
            <w:vAlign w:val="center"/>
          </w:tcPr>
          <w:p w:rsidR="00354E62" w:rsidRPr="00A5746B" w:rsidRDefault="00354E62">
            <w:pPr>
              <w:jc w:val="center"/>
              <w:rPr>
                <w:sz w:val="20"/>
                <w:szCs w:val="20"/>
              </w:rPr>
            </w:pPr>
            <w:r w:rsidRPr="00A5746B">
              <w:rPr>
                <w:sz w:val="20"/>
                <w:szCs w:val="20"/>
              </w:rPr>
              <w:t>2260,3</w:t>
            </w:r>
          </w:p>
        </w:tc>
        <w:tc>
          <w:tcPr>
            <w:tcW w:w="377" w:type="pct"/>
            <w:shd w:val="clear" w:color="auto" w:fill="auto"/>
            <w:vAlign w:val="center"/>
          </w:tcPr>
          <w:p w:rsidR="00354E62" w:rsidRPr="00A5746B" w:rsidRDefault="00354E62">
            <w:pPr>
              <w:jc w:val="center"/>
              <w:rPr>
                <w:sz w:val="20"/>
                <w:szCs w:val="20"/>
              </w:rPr>
            </w:pPr>
            <w:r w:rsidRPr="00A5746B">
              <w:rPr>
                <w:sz w:val="20"/>
                <w:szCs w:val="20"/>
              </w:rPr>
              <w:t>2260,3</w:t>
            </w:r>
          </w:p>
        </w:tc>
        <w:tc>
          <w:tcPr>
            <w:tcW w:w="377" w:type="pct"/>
            <w:shd w:val="clear" w:color="auto" w:fill="auto"/>
            <w:vAlign w:val="center"/>
          </w:tcPr>
          <w:p w:rsidR="00354E62" w:rsidRPr="00A5746B" w:rsidRDefault="00354E62">
            <w:pPr>
              <w:jc w:val="center"/>
              <w:rPr>
                <w:sz w:val="20"/>
                <w:szCs w:val="20"/>
              </w:rPr>
            </w:pPr>
            <w:r w:rsidRPr="00A5746B">
              <w:rPr>
                <w:sz w:val="20"/>
                <w:szCs w:val="20"/>
              </w:rPr>
              <w:t>2260,3</w:t>
            </w:r>
          </w:p>
        </w:tc>
        <w:tc>
          <w:tcPr>
            <w:tcW w:w="377" w:type="pct"/>
            <w:shd w:val="clear" w:color="auto" w:fill="auto"/>
            <w:vAlign w:val="center"/>
          </w:tcPr>
          <w:p w:rsidR="00354E62" w:rsidRPr="00A5746B" w:rsidRDefault="00354E62">
            <w:pPr>
              <w:jc w:val="center"/>
              <w:rPr>
                <w:sz w:val="20"/>
                <w:szCs w:val="20"/>
              </w:rPr>
            </w:pPr>
            <w:r w:rsidRPr="00A5746B">
              <w:rPr>
                <w:sz w:val="20"/>
                <w:szCs w:val="20"/>
              </w:rPr>
              <w:t>2260,3</w:t>
            </w:r>
          </w:p>
        </w:tc>
        <w:tc>
          <w:tcPr>
            <w:tcW w:w="377" w:type="pct"/>
            <w:shd w:val="clear" w:color="auto" w:fill="auto"/>
            <w:vAlign w:val="center"/>
          </w:tcPr>
          <w:p w:rsidR="00354E62" w:rsidRPr="00A5746B" w:rsidRDefault="00354E62">
            <w:pPr>
              <w:jc w:val="center"/>
              <w:rPr>
                <w:sz w:val="20"/>
                <w:szCs w:val="20"/>
              </w:rPr>
            </w:pPr>
            <w:r w:rsidRPr="00A5746B">
              <w:rPr>
                <w:sz w:val="20"/>
                <w:szCs w:val="20"/>
              </w:rPr>
              <w:t>2260,3</w:t>
            </w:r>
          </w:p>
        </w:tc>
        <w:tc>
          <w:tcPr>
            <w:tcW w:w="381" w:type="pct"/>
            <w:vAlign w:val="center"/>
          </w:tcPr>
          <w:p w:rsidR="00354E62" w:rsidRPr="00A5746B" w:rsidRDefault="00354E62">
            <w:pPr>
              <w:jc w:val="center"/>
              <w:rPr>
                <w:sz w:val="20"/>
                <w:szCs w:val="20"/>
              </w:rPr>
            </w:pPr>
            <w:r w:rsidRPr="00A5746B">
              <w:rPr>
                <w:sz w:val="20"/>
                <w:szCs w:val="20"/>
              </w:rPr>
              <w:t>2260,3</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3.9</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УРУТ на отпуск тепловой энергии</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кг.у.т/Гкал</w:t>
            </w:r>
          </w:p>
        </w:tc>
        <w:tc>
          <w:tcPr>
            <w:tcW w:w="476" w:type="pct"/>
            <w:shd w:val="clear" w:color="auto" w:fill="auto"/>
            <w:vAlign w:val="center"/>
          </w:tcPr>
          <w:p w:rsidR="00354E62" w:rsidRPr="00A5746B" w:rsidRDefault="00354E62">
            <w:pPr>
              <w:jc w:val="center"/>
              <w:rPr>
                <w:sz w:val="20"/>
                <w:szCs w:val="20"/>
              </w:rPr>
            </w:pPr>
            <w:r w:rsidRPr="00A5746B">
              <w:rPr>
                <w:sz w:val="20"/>
                <w:szCs w:val="20"/>
              </w:rPr>
              <w:t>170,1</w:t>
            </w:r>
          </w:p>
        </w:tc>
        <w:tc>
          <w:tcPr>
            <w:tcW w:w="377" w:type="pct"/>
            <w:shd w:val="clear" w:color="auto" w:fill="auto"/>
            <w:vAlign w:val="center"/>
          </w:tcPr>
          <w:p w:rsidR="00354E62" w:rsidRPr="00A5746B" w:rsidRDefault="00354E62">
            <w:pPr>
              <w:jc w:val="center"/>
              <w:rPr>
                <w:sz w:val="20"/>
                <w:szCs w:val="20"/>
              </w:rPr>
            </w:pPr>
            <w:r w:rsidRPr="00A5746B">
              <w:rPr>
                <w:sz w:val="20"/>
                <w:szCs w:val="20"/>
              </w:rPr>
              <w:t>155,7</w:t>
            </w:r>
          </w:p>
        </w:tc>
        <w:tc>
          <w:tcPr>
            <w:tcW w:w="377" w:type="pct"/>
            <w:shd w:val="clear" w:color="auto" w:fill="auto"/>
            <w:vAlign w:val="center"/>
          </w:tcPr>
          <w:p w:rsidR="00354E62" w:rsidRPr="00A5746B" w:rsidRDefault="00354E62">
            <w:pPr>
              <w:jc w:val="center"/>
              <w:rPr>
                <w:sz w:val="20"/>
                <w:szCs w:val="20"/>
              </w:rPr>
            </w:pPr>
            <w:r w:rsidRPr="00A5746B">
              <w:rPr>
                <w:sz w:val="20"/>
                <w:szCs w:val="20"/>
              </w:rPr>
              <w:t>155,7</w:t>
            </w:r>
          </w:p>
        </w:tc>
        <w:tc>
          <w:tcPr>
            <w:tcW w:w="377" w:type="pct"/>
            <w:shd w:val="clear" w:color="auto" w:fill="auto"/>
            <w:vAlign w:val="center"/>
          </w:tcPr>
          <w:p w:rsidR="00354E62" w:rsidRPr="00A5746B" w:rsidRDefault="00354E62">
            <w:pPr>
              <w:jc w:val="center"/>
              <w:rPr>
                <w:sz w:val="20"/>
                <w:szCs w:val="20"/>
              </w:rPr>
            </w:pPr>
            <w:r w:rsidRPr="00A5746B">
              <w:rPr>
                <w:sz w:val="20"/>
                <w:szCs w:val="20"/>
              </w:rPr>
              <w:t>155,7</w:t>
            </w:r>
          </w:p>
        </w:tc>
        <w:tc>
          <w:tcPr>
            <w:tcW w:w="377" w:type="pct"/>
            <w:shd w:val="clear" w:color="auto" w:fill="auto"/>
            <w:vAlign w:val="center"/>
          </w:tcPr>
          <w:p w:rsidR="00354E62" w:rsidRPr="00A5746B" w:rsidRDefault="00354E62">
            <w:pPr>
              <w:jc w:val="center"/>
              <w:rPr>
                <w:sz w:val="20"/>
                <w:szCs w:val="20"/>
              </w:rPr>
            </w:pPr>
            <w:r w:rsidRPr="00A5746B">
              <w:rPr>
                <w:sz w:val="20"/>
                <w:szCs w:val="20"/>
              </w:rPr>
              <w:t>155,7</w:t>
            </w:r>
          </w:p>
        </w:tc>
        <w:tc>
          <w:tcPr>
            <w:tcW w:w="377" w:type="pct"/>
            <w:shd w:val="clear" w:color="auto" w:fill="auto"/>
            <w:vAlign w:val="center"/>
          </w:tcPr>
          <w:p w:rsidR="00354E62" w:rsidRPr="00A5746B" w:rsidRDefault="00354E62">
            <w:pPr>
              <w:jc w:val="center"/>
              <w:rPr>
                <w:sz w:val="20"/>
                <w:szCs w:val="20"/>
              </w:rPr>
            </w:pPr>
            <w:r w:rsidRPr="00A5746B">
              <w:rPr>
                <w:sz w:val="20"/>
                <w:szCs w:val="20"/>
              </w:rPr>
              <w:t>155,7</w:t>
            </w:r>
          </w:p>
        </w:tc>
        <w:tc>
          <w:tcPr>
            <w:tcW w:w="377" w:type="pct"/>
            <w:shd w:val="clear" w:color="auto" w:fill="auto"/>
            <w:vAlign w:val="center"/>
          </w:tcPr>
          <w:p w:rsidR="00354E62" w:rsidRPr="00A5746B" w:rsidRDefault="00354E62">
            <w:pPr>
              <w:jc w:val="center"/>
              <w:rPr>
                <w:sz w:val="20"/>
                <w:szCs w:val="20"/>
              </w:rPr>
            </w:pPr>
            <w:r w:rsidRPr="00A5746B">
              <w:rPr>
                <w:sz w:val="20"/>
                <w:szCs w:val="20"/>
              </w:rPr>
              <w:t>155,7</w:t>
            </w:r>
          </w:p>
        </w:tc>
        <w:tc>
          <w:tcPr>
            <w:tcW w:w="381" w:type="pct"/>
            <w:vAlign w:val="center"/>
          </w:tcPr>
          <w:p w:rsidR="00354E62" w:rsidRPr="00A5746B" w:rsidRDefault="00354E62">
            <w:pPr>
              <w:jc w:val="center"/>
              <w:rPr>
                <w:sz w:val="20"/>
                <w:szCs w:val="20"/>
              </w:rPr>
            </w:pPr>
            <w:r w:rsidRPr="00A5746B">
              <w:rPr>
                <w:sz w:val="20"/>
                <w:szCs w:val="20"/>
              </w:rPr>
              <w:t>155,7</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3.10</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Средневзвешенный КПД котел</w:t>
            </w:r>
            <w:r w:rsidRPr="00A5746B">
              <w:rPr>
                <w:rFonts w:eastAsia="Times New Roman"/>
                <w:sz w:val="22"/>
                <w:lang w:eastAsia="ru-RU"/>
              </w:rPr>
              <w:t>ь</w:t>
            </w:r>
            <w:r w:rsidRPr="00A5746B">
              <w:rPr>
                <w:rFonts w:eastAsia="Times New Roman"/>
                <w:sz w:val="22"/>
                <w:lang w:eastAsia="ru-RU"/>
              </w:rPr>
              <w:t>ных</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w:t>
            </w:r>
          </w:p>
        </w:tc>
        <w:tc>
          <w:tcPr>
            <w:tcW w:w="476" w:type="pct"/>
            <w:shd w:val="clear" w:color="auto" w:fill="auto"/>
            <w:vAlign w:val="center"/>
          </w:tcPr>
          <w:p w:rsidR="00354E62" w:rsidRPr="00A5746B" w:rsidRDefault="00354E62">
            <w:pPr>
              <w:jc w:val="center"/>
              <w:rPr>
                <w:sz w:val="20"/>
                <w:szCs w:val="20"/>
              </w:rPr>
            </w:pPr>
            <w:r w:rsidRPr="00A5746B">
              <w:rPr>
                <w:sz w:val="20"/>
                <w:szCs w:val="20"/>
              </w:rPr>
              <w:t>84,1</w:t>
            </w:r>
          </w:p>
        </w:tc>
        <w:tc>
          <w:tcPr>
            <w:tcW w:w="377" w:type="pct"/>
            <w:shd w:val="clear" w:color="auto" w:fill="auto"/>
            <w:vAlign w:val="center"/>
          </w:tcPr>
          <w:p w:rsidR="00354E62" w:rsidRPr="00A5746B" w:rsidRDefault="00354E62">
            <w:pPr>
              <w:jc w:val="center"/>
              <w:rPr>
                <w:sz w:val="20"/>
                <w:szCs w:val="20"/>
              </w:rPr>
            </w:pPr>
            <w:r w:rsidRPr="00A5746B">
              <w:rPr>
                <w:sz w:val="20"/>
                <w:szCs w:val="20"/>
              </w:rPr>
              <w:t>91,8</w:t>
            </w:r>
          </w:p>
        </w:tc>
        <w:tc>
          <w:tcPr>
            <w:tcW w:w="377" w:type="pct"/>
            <w:shd w:val="clear" w:color="auto" w:fill="auto"/>
            <w:vAlign w:val="center"/>
          </w:tcPr>
          <w:p w:rsidR="00354E62" w:rsidRPr="00A5746B" w:rsidRDefault="00354E62">
            <w:pPr>
              <w:jc w:val="center"/>
              <w:rPr>
                <w:sz w:val="20"/>
                <w:szCs w:val="20"/>
              </w:rPr>
            </w:pPr>
            <w:r w:rsidRPr="00A5746B">
              <w:rPr>
                <w:sz w:val="20"/>
                <w:szCs w:val="20"/>
              </w:rPr>
              <w:t>91,8</w:t>
            </w:r>
          </w:p>
        </w:tc>
        <w:tc>
          <w:tcPr>
            <w:tcW w:w="377" w:type="pct"/>
            <w:shd w:val="clear" w:color="auto" w:fill="auto"/>
            <w:vAlign w:val="center"/>
          </w:tcPr>
          <w:p w:rsidR="00354E62" w:rsidRPr="00A5746B" w:rsidRDefault="00354E62">
            <w:pPr>
              <w:jc w:val="center"/>
              <w:rPr>
                <w:sz w:val="20"/>
                <w:szCs w:val="20"/>
              </w:rPr>
            </w:pPr>
            <w:r w:rsidRPr="00A5746B">
              <w:rPr>
                <w:sz w:val="20"/>
                <w:szCs w:val="20"/>
              </w:rPr>
              <w:t>91,8</w:t>
            </w:r>
          </w:p>
        </w:tc>
        <w:tc>
          <w:tcPr>
            <w:tcW w:w="377" w:type="pct"/>
            <w:shd w:val="clear" w:color="auto" w:fill="auto"/>
            <w:vAlign w:val="center"/>
          </w:tcPr>
          <w:p w:rsidR="00354E62" w:rsidRPr="00A5746B" w:rsidRDefault="00354E62">
            <w:pPr>
              <w:jc w:val="center"/>
              <w:rPr>
                <w:sz w:val="20"/>
                <w:szCs w:val="20"/>
              </w:rPr>
            </w:pPr>
            <w:r w:rsidRPr="00A5746B">
              <w:rPr>
                <w:sz w:val="20"/>
                <w:szCs w:val="20"/>
              </w:rPr>
              <w:t>91,8</w:t>
            </w:r>
          </w:p>
        </w:tc>
        <w:tc>
          <w:tcPr>
            <w:tcW w:w="377" w:type="pct"/>
            <w:shd w:val="clear" w:color="auto" w:fill="auto"/>
            <w:vAlign w:val="center"/>
          </w:tcPr>
          <w:p w:rsidR="00354E62" w:rsidRPr="00A5746B" w:rsidRDefault="00354E62">
            <w:pPr>
              <w:jc w:val="center"/>
              <w:rPr>
                <w:sz w:val="20"/>
                <w:szCs w:val="20"/>
              </w:rPr>
            </w:pPr>
            <w:r w:rsidRPr="00A5746B">
              <w:rPr>
                <w:sz w:val="20"/>
                <w:szCs w:val="20"/>
              </w:rPr>
              <w:t>91,8</w:t>
            </w:r>
          </w:p>
        </w:tc>
        <w:tc>
          <w:tcPr>
            <w:tcW w:w="377" w:type="pct"/>
            <w:shd w:val="clear" w:color="auto" w:fill="auto"/>
            <w:vAlign w:val="center"/>
          </w:tcPr>
          <w:p w:rsidR="00354E62" w:rsidRPr="00A5746B" w:rsidRDefault="00354E62">
            <w:pPr>
              <w:jc w:val="center"/>
              <w:rPr>
                <w:sz w:val="20"/>
                <w:szCs w:val="20"/>
              </w:rPr>
            </w:pPr>
            <w:r w:rsidRPr="00A5746B">
              <w:rPr>
                <w:sz w:val="20"/>
                <w:szCs w:val="20"/>
              </w:rPr>
              <w:t>91,8</w:t>
            </w:r>
          </w:p>
        </w:tc>
        <w:tc>
          <w:tcPr>
            <w:tcW w:w="381" w:type="pct"/>
            <w:vAlign w:val="center"/>
          </w:tcPr>
          <w:p w:rsidR="00354E62" w:rsidRPr="00A5746B" w:rsidRDefault="00354E62">
            <w:pPr>
              <w:jc w:val="center"/>
              <w:rPr>
                <w:sz w:val="20"/>
                <w:szCs w:val="20"/>
              </w:rPr>
            </w:pPr>
            <w:r w:rsidRPr="00A5746B">
              <w:rPr>
                <w:sz w:val="20"/>
                <w:szCs w:val="20"/>
              </w:rPr>
              <w:t>91,8</w:t>
            </w:r>
          </w:p>
        </w:tc>
      </w:tr>
      <w:tr w:rsidR="00354E62" w:rsidRPr="00A5746B" w:rsidTr="002956A6">
        <w:trPr>
          <w:cantSplit/>
        </w:trPr>
        <w:tc>
          <w:tcPr>
            <w:tcW w:w="274" w:type="pct"/>
            <w:vAlign w:val="bottom"/>
          </w:tcPr>
          <w:p w:rsidR="00354E62" w:rsidRPr="00A5746B" w:rsidRDefault="00354E62" w:rsidP="00EC2167">
            <w:pPr>
              <w:jc w:val="center"/>
              <w:rPr>
                <w:sz w:val="22"/>
              </w:rPr>
            </w:pPr>
            <w:r w:rsidRPr="00A5746B">
              <w:rPr>
                <w:sz w:val="22"/>
              </w:rPr>
              <w:t>4</w:t>
            </w:r>
          </w:p>
        </w:tc>
        <w:tc>
          <w:tcPr>
            <w:tcW w:w="1192" w:type="pct"/>
            <w:shd w:val="clear" w:color="auto" w:fill="auto"/>
            <w:vAlign w:val="bottom"/>
          </w:tcPr>
          <w:p w:rsidR="00354E62" w:rsidRPr="00A5746B" w:rsidRDefault="00354E62" w:rsidP="00EC2167">
            <w:pPr>
              <w:jc w:val="left"/>
              <w:rPr>
                <w:rFonts w:eastAsia="Times New Roman"/>
                <w:sz w:val="22"/>
                <w:lang w:eastAsia="ru-RU"/>
              </w:rPr>
            </w:pPr>
            <w:r w:rsidRPr="00A5746B">
              <w:rPr>
                <w:rFonts w:eastAsia="Times New Roman"/>
                <w:b/>
                <w:bCs/>
                <w:sz w:val="22"/>
                <w:lang w:eastAsia="ru-RU"/>
              </w:rPr>
              <w:t>Котельная (с.Пудем, ул. Гагар</w:t>
            </w:r>
            <w:r w:rsidRPr="00A5746B">
              <w:rPr>
                <w:rFonts w:eastAsia="Times New Roman"/>
                <w:b/>
                <w:bCs/>
                <w:sz w:val="22"/>
                <w:lang w:eastAsia="ru-RU"/>
              </w:rPr>
              <w:t>и</w:t>
            </w:r>
            <w:r w:rsidRPr="00A5746B">
              <w:rPr>
                <w:rFonts w:eastAsia="Times New Roman"/>
                <w:b/>
                <w:bCs/>
                <w:sz w:val="22"/>
                <w:lang w:eastAsia="ru-RU"/>
              </w:rPr>
              <w:t>на, 2а)</w:t>
            </w:r>
          </w:p>
        </w:tc>
        <w:tc>
          <w:tcPr>
            <w:tcW w:w="414" w:type="pct"/>
            <w:shd w:val="clear" w:color="auto" w:fill="auto"/>
            <w:vAlign w:val="center"/>
          </w:tcPr>
          <w:p w:rsidR="00354E62" w:rsidRPr="00A5746B" w:rsidRDefault="00354E62" w:rsidP="00EC2167">
            <w:pPr>
              <w:jc w:val="center"/>
              <w:rPr>
                <w:rFonts w:eastAsia="Times New Roman"/>
                <w:sz w:val="22"/>
                <w:lang w:eastAsia="ru-RU"/>
              </w:rPr>
            </w:pPr>
          </w:p>
        </w:tc>
        <w:tc>
          <w:tcPr>
            <w:tcW w:w="476" w:type="pct"/>
            <w:shd w:val="clear" w:color="auto" w:fill="auto"/>
            <w:vAlign w:val="center"/>
          </w:tcPr>
          <w:p w:rsidR="00354E62" w:rsidRPr="00A5746B" w:rsidRDefault="00354E62">
            <w:pPr>
              <w:rPr>
                <w:b/>
                <w:bCs/>
                <w:sz w:val="20"/>
                <w:szCs w:val="20"/>
              </w:rPr>
            </w:pPr>
            <w:r w:rsidRPr="00A5746B">
              <w:rPr>
                <w:b/>
                <w:bCs/>
                <w:sz w:val="20"/>
                <w:szCs w:val="20"/>
              </w:rPr>
              <w:t> </w:t>
            </w:r>
          </w:p>
        </w:tc>
        <w:tc>
          <w:tcPr>
            <w:tcW w:w="377" w:type="pct"/>
            <w:shd w:val="clear" w:color="auto" w:fill="auto"/>
            <w:vAlign w:val="center"/>
          </w:tcPr>
          <w:p w:rsidR="00354E62" w:rsidRPr="00A5746B" w:rsidRDefault="00354E62">
            <w:pPr>
              <w:rPr>
                <w:b/>
                <w:bCs/>
                <w:sz w:val="20"/>
                <w:szCs w:val="20"/>
              </w:rPr>
            </w:pPr>
            <w:r w:rsidRPr="00A5746B">
              <w:rPr>
                <w:b/>
                <w:bCs/>
                <w:sz w:val="20"/>
                <w:szCs w:val="20"/>
              </w:rPr>
              <w:t> </w:t>
            </w:r>
          </w:p>
        </w:tc>
        <w:tc>
          <w:tcPr>
            <w:tcW w:w="377" w:type="pct"/>
            <w:shd w:val="clear" w:color="auto" w:fill="auto"/>
            <w:vAlign w:val="center"/>
          </w:tcPr>
          <w:p w:rsidR="00354E62" w:rsidRPr="00A5746B" w:rsidRDefault="00354E62">
            <w:pPr>
              <w:rPr>
                <w:b/>
                <w:bCs/>
                <w:sz w:val="20"/>
                <w:szCs w:val="20"/>
              </w:rPr>
            </w:pPr>
            <w:r w:rsidRPr="00A5746B">
              <w:rPr>
                <w:b/>
                <w:bCs/>
                <w:sz w:val="20"/>
                <w:szCs w:val="20"/>
              </w:rPr>
              <w:t> </w:t>
            </w:r>
          </w:p>
        </w:tc>
        <w:tc>
          <w:tcPr>
            <w:tcW w:w="377" w:type="pct"/>
            <w:shd w:val="clear" w:color="auto" w:fill="auto"/>
            <w:vAlign w:val="center"/>
          </w:tcPr>
          <w:p w:rsidR="00354E62" w:rsidRPr="00A5746B" w:rsidRDefault="00354E62">
            <w:pPr>
              <w:rPr>
                <w:b/>
                <w:bCs/>
                <w:sz w:val="20"/>
                <w:szCs w:val="20"/>
              </w:rPr>
            </w:pPr>
            <w:r w:rsidRPr="00A5746B">
              <w:rPr>
                <w:b/>
                <w:bCs/>
                <w:sz w:val="20"/>
                <w:szCs w:val="20"/>
              </w:rPr>
              <w:t> </w:t>
            </w:r>
          </w:p>
        </w:tc>
        <w:tc>
          <w:tcPr>
            <w:tcW w:w="377" w:type="pct"/>
            <w:shd w:val="clear" w:color="auto" w:fill="auto"/>
            <w:vAlign w:val="center"/>
          </w:tcPr>
          <w:p w:rsidR="00354E62" w:rsidRPr="00A5746B" w:rsidRDefault="00354E62">
            <w:pPr>
              <w:rPr>
                <w:b/>
                <w:bCs/>
                <w:sz w:val="20"/>
                <w:szCs w:val="20"/>
              </w:rPr>
            </w:pPr>
            <w:r w:rsidRPr="00A5746B">
              <w:rPr>
                <w:b/>
                <w:bCs/>
                <w:sz w:val="20"/>
                <w:szCs w:val="20"/>
              </w:rPr>
              <w:t> </w:t>
            </w:r>
          </w:p>
        </w:tc>
        <w:tc>
          <w:tcPr>
            <w:tcW w:w="377" w:type="pct"/>
            <w:shd w:val="clear" w:color="auto" w:fill="auto"/>
            <w:vAlign w:val="center"/>
          </w:tcPr>
          <w:p w:rsidR="00354E62" w:rsidRPr="00A5746B" w:rsidRDefault="00354E62">
            <w:pPr>
              <w:rPr>
                <w:b/>
                <w:bCs/>
                <w:sz w:val="20"/>
                <w:szCs w:val="20"/>
              </w:rPr>
            </w:pPr>
            <w:r w:rsidRPr="00A5746B">
              <w:rPr>
                <w:b/>
                <w:bCs/>
                <w:sz w:val="20"/>
                <w:szCs w:val="20"/>
              </w:rPr>
              <w:t> </w:t>
            </w:r>
          </w:p>
        </w:tc>
        <w:tc>
          <w:tcPr>
            <w:tcW w:w="377" w:type="pct"/>
            <w:shd w:val="clear" w:color="auto" w:fill="auto"/>
            <w:vAlign w:val="center"/>
          </w:tcPr>
          <w:p w:rsidR="00354E62" w:rsidRPr="00A5746B" w:rsidRDefault="00354E62">
            <w:pPr>
              <w:rPr>
                <w:b/>
                <w:bCs/>
                <w:sz w:val="20"/>
                <w:szCs w:val="20"/>
              </w:rPr>
            </w:pPr>
            <w:r w:rsidRPr="00A5746B">
              <w:rPr>
                <w:b/>
                <w:bCs/>
                <w:sz w:val="20"/>
                <w:szCs w:val="20"/>
              </w:rPr>
              <w:t> </w:t>
            </w:r>
          </w:p>
        </w:tc>
        <w:tc>
          <w:tcPr>
            <w:tcW w:w="381" w:type="pct"/>
            <w:vAlign w:val="bottom"/>
          </w:tcPr>
          <w:p w:rsidR="00354E62" w:rsidRPr="00A5746B" w:rsidRDefault="00354E62">
            <w:pPr>
              <w:rPr>
                <w:rFonts w:ascii="Calibri" w:hAnsi="Calibri" w:cs="Calibri"/>
                <w:sz w:val="22"/>
              </w:rPr>
            </w:pP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4.1</w:t>
            </w:r>
          </w:p>
        </w:tc>
        <w:tc>
          <w:tcPr>
            <w:tcW w:w="1192" w:type="pct"/>
            <w:shd w:val="clear" w:color="auto" w:fill="auto"/>
            <w:vAlign w:val="center"/>
          </w:tcPr>
          <w:p w:rsidR="00354E62" w:rsidRPr="00A5746B" w:rsidRDefault="00354E62" w:rsidP="00EC2167">
            <w:pPr>
              <w:jc w:val="left"/>
              <w:rPr>
                <w:rFonts w:eastAsia="Times New Roman"/>
                <w:sz w:val="22"/>
                <w:lang w:eastAsia="ru-RU"/>
              </w:rPr>
            </w:pPr>
            <w:r w:rsidRPr="00A5746B">
              <w:rPr>
                <w:rFonts w:eastAsia="Times New Roman"/>
                <w:sz w:val="22"/>
                <w:lang w:eastAsia="ru-RU"/>
              </w:rPr>
              <w:t>Вид топлива</w:t>
            </w:r>
          </w:p>
        </w:tc>
        <w:tc>
          <w:tcPr>
            <w:tcW w:w="414" w:type="pct"/>
            <w:shd w:val="clear" w:color="auto" w:fill="auto"/>
            <w:vAlign w:val="center"/>
          </w:tcPr>
          <w:p w:rsidR="00354E62" w:rsidRPr="00A5746B" w:rsidRDefault="00354E62" w:rsidP="00EC2167">
            <w:pPr>
              <w:jc w:val="left"/>
              <w:rPr>
                <w:rFonts w:eastAsia="Times New Roman"/>
                <w:sz w:val="22"/>
                <w:lang w:eastAsia="ru-RU"/>
              </w:rPr>
            </w:pPr>
          </w:p>
        </w:tc>
        <w:tc>
          <w:tcPr>
            <w:tcW w:w="476" w:type="pct"/>
            <w:shd w:val="clear" w:color="auto" w:fill="auto"/>
            <w:vAlign w:val="center"/>
          </w:tcPr>
          <w:p w:rsidR="00354E62" w:rsidRPr="00A5746B" w:rsidRDefault="00354E62">
            <w:pPr>
              <w:rPr>
                <w:sz w:val="20"/>
                <w:szCs w:val="20"/>
              </w:rPr>
            </w:pPr>
            <w:r w:rsidRPr="00A5746B">
              <w:rPr>
                <w:sz w:val="20"/>
                <w:szCs w:val="20"/>
              </w:rPr>
              <w:t>газ</w:t>
            </w:r>
          </w:p>
        </w:tc>
        <w:tc>
          <w:tcPr>
            <w:tcW w:w="377" w:type="pct"/>
            <w:shd w:val="clear" w:color="auto" w:fill="auto"/>
            <w:vAlign w:val="center"/>
          </w:tcPr>
          <w:p w:rsidR="00354E62" w:rsidRPr="00A5746B" w:rsidRDefault="00354E62">
            <w:pPr>
              <w:rPr>
                <w:sz w:val="20"/>
                <w:szCs w:val="20"/>
              </w:rPr>
            </w:pPr>
            <w:r w:rsidRPr="00A5746B">
              <w:rPr>
                <w:sz w:val="20"/>
                <w:szCs w:val="20"/>
              </w:rPr>
              <w:t>газ</w:t>
            </w:r>
          </w:p>
        </w:tc>
        <w:tc>
          <w:tcPr>
            <w:tcW w:w="377" w:type="pct"/>
            <w:shd w:val="clear" w:color="auto" w:fill="auto"/>
            <w:vAlign w:val="center"/>
          </w:tcPr>
          <w:p w:rsidR="00354E62" w:rsidRPr="00A5746B" w:rsidRDefault="00354E62">
            <w:pPr>
              <w:rPr>
                <w:sz w:val="20"/>
                <w:szCs w:val="20"/>
              </w:rPr>
            </w:pPr>
            <w:r w:rsidRPr="00A5746B">
              <w:rPr>
                <w:sz w:val="20"/>
                <w:szCs w:val="20"/>
              </w:rPr>
              <w:t>газ</w:t>
            </w:r>
          </w:p>
        </w:tc>
        <w:tc>
          <w:tcPr>
            <w:tcW w:w="377" w:type="pct"/>
            <w:shd w:val="clear" w:color="auto" w:fill="auto"/>
            <w:vAlign w:val="center"/>
          </w:tcPr>
          <w:p w:rsidR="00354E62" w:rsidRPr="00A5746B" w:rsidRDefault="00354E62">
            <w:pPr>
              <w:rPr>
                <w:sz w:val="20"/>
                <w:szCs w:val="20"/>
              </w:rPr>
            </w:pPr>
            <w:r w:rsidRPr="00A5746B">
              <w:rPr>
                <w:sz w:val="20"/>
                <w:szCs w:val="20"/>
              </w:rPr>
              <w:t>газ</w:t>
            </w:r>
          </w:p>
        </w:tc>
        <w:tc>
          <w:tcPr>
            <w:tcW w:w="377" w:type="pct"/>
            <w:shd w:val="clear" w:color="auto" w:fill="auto"/>
            <w:vAlign w:val="center"/>
          </w:tcPr>
          <w:p w:rsidR="00354E62" w:rsidRPr="00A5746B" w:rsidRDefault="00354E62">
            <w:pPr>
              <w:rPr>
                <w:sz w:val="20"/>
                <w:szCs w:val="20"/>
              </w:rPr>
            </w:pPr>
            <w:r w:rsidRPr="00A5746B">
              <w:rPr>
                <w:sz w:val="20"/>
                <w:szCs w:val="20"/>
              </w:rPr>
              <w:t>газ</w:t>
            </w:r>
          </w:p>
        </w:tc>
        <w:tc>
          <w:tcPr>
            <w:tcW w:w="377" w:type="pct"/>
            <w:shd w:val="clear" w:color="auto" w:fill="auto"/>
            <w:vAlign w:val="center"/>
          </w:tcPr>
          <w:p w:rsidR="00354E62" w:rsidRPr="00A5746B" w:rsidRDefault="00354E62">
            <w:pPr>
              <w:rPr>
                <w:sz w:val="20"/>
                <w:szCs w:val="20"/>
              </w:rPr>
            </w:pPr>
            <w:r w:rsidRPr="00A5746B">
              <w:rPr>
                <w:sz w:val="20"/>
                <w:szCs w:val="20"/>
              </w:rPr>
              <w:t>газ</w:t>
            </w:r>
          </w:p>
        </w:tc>
        <w:tc>
          <w:tcPr>
            <w:tcW w:w="377" w:type="pct"/>
            <w:shd w:val="clear" w:color="auto" w:fill="auto"/>
            <w:vAlign w:val="center"/>
          </w:tcPr>
          <w:p w:rsidR="00354E62" w:rsidRPr="00A5746B" w:rsidRDefault="00354E62">
            <w:pPr>
              <w:rPr>
                <w:sz w:val="20"/>
                <w:szCs w:val="20"/>
              </w:rPr>
            </w:pPr>
            <w:r w:rsidRPr="00A5746B">
              <w:rPr>
                <w:sz w:val="20"/>
                <w:szCs w:val="20"/>
              </w:rPr>
              <w:t>газ</w:t>
            </w:r>
          </w:p>
        </w:tc>
        <w:tc>
          <w:tcPr>
            <w:tcW w:w="381" w:type="pct"/>
            <w:vAlign w:val="center"/>
          </w:tcPr>
          <w:p w:rsidR="00354E62" w:rsidRPr="00A5746B" w:rsidRDefault="00354E62">
            <w:pPr>
              <w:rPr>
                <w:sz w:val="20"/>
                <w:szCs w:val="20"/>
              </w:rPr>
            </w:pPr>
            <w:r w:rsidRPr="00A5746B">
              <w:rPr>
                <w:sz w:val="20"/>
                <w:szCs w:val="20"/>
              </w:rPr>
              <w:t>газ</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4.2</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расход натурального топлива</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тыс.куб.м</w:t>
            </w:r>
          </w:p>
        </w:tc>
        <w:tc>
          <w:tcPr>
            <w:tcW w:w="476" w:type="pct"/>
            <w:shd w:val="clear" w:color="auto" w:fill="auto"/>
            <w:vAlign w:val="center"/>
          </w:tcPr>
          <w:p w:rsidR="00354E62" w:rsidRPr="00A5746B" w:rsidRDefault="00354E62">
            <w:pPr>
              <w:jc w:val="center"/>
              <w:rPr>
                <w:sz w:val="20"/>
                <w:szCs w:val="20"/>
              </w:rPr>
            </w:pPr>
            <w:r w:rsidRPr="00A5746B">
              <w:rPr>
                <w:sz w:val="20"/>
                <w:szCs w:val="20"/>
              </w:rPr>
              <w:t>934,3</w:t>
            </w:r>
          </w:p>
        </w:tc>
        <w:tc>
          <w:tcPr>
            <w:tcW w:w="377" w:type="pct"/>
            <w:shd w:val="clear" w:color="auto" w:fill="auto"/>
            <w:vAlign w:val="center"/>
          </w:tcPr>
          <w:p w:rsidR="00354E62" w:rsidRPr="00A5746B" w:rsidRDefault="00354E62">
            <w:pPr>
              <w:jc w:val="center"/>
              <w:rPr>
                <w:sz w:val="20"/>
                <w:szCs w:val="20"/>
              </w:rPr>
            </w:pPr>
            <w:r w:rsidRPr="00A5746B">
              <w:rPr>
                <w:sz w:val="20"/>
                <w:szCs w:val="20"/>
              </w:rPr>
              <w:t>1331,0</w:t>
            </w:r>
          </w:p>
        </w:tc>
        <w:tc>
          <w:tcPr>
            <w:tcW w:w="377" w:type="pct"/>
            <w:shd w:val="clear" w:color="auto" w:fill="auto"/>
            <w:vAlign w:val="center"/>
          </w:tcPr>
          <w:p w:rsidR="00354E62" w:rsidRPr="00A5746B" w:rsidRDefault="00354E62">
            <w:pPr>
              <w:jc w:val="center"/>
              <w:rPr>
                <w:sz w:val="20"/>
                <w:szCs w:val="20"/>
              </w:rPr>
            </w:pPr>
            <w:r w:rsidRPr="00A5746B">
              <w:rPr>
                <w:sz w:val="20"/>
                <w:szCs w:val="20"/>
              </w:rPr>
              <w:t>1329,8</w:t>
            </w:r>
          </w:p>
        </w:tc>
        <w:tc>
          <w:tcPr>
            <w:tcW w:w="377" w:type="pct"/>
            <w:shd w:val="clear" w:color="auto" w:fill="auto"/>
            <w:vAlign w:val="center"/>
          </w:tcPr>
          <w:p w:rsidR="00354E62" w:rsidRPr="00A5746B" w:rsidRDefault="00354E62">
            <w:pPr>
              <w:jc w:val="center"/>
              <w:rPr>
                <w:sz w:val="20"/>
                <w:szCs w:val="20"/>
              </w:rPr>
            </w:pPr>
            <w:r w:rsidRPr="00A5746B">
              <w:rPr>
                <w:sz w:val="20"/>
                <w:szCs w:val="20"/>
              </w:rPr>
              <w:t>1328,6</w:t>
            </w:r>
          </w:p>
        </w:tc>
        <w:tc>
          <w:tcPr>
            <w:tcW w:w="377" w:type="pct"/>
            <w:shd w:val="clear" w:color="auto" w:fill="auto"/>
            <w:vAlign w:val="center"/>
          </w:tcPr>
          <w:p w:rsidR="00354E62" w:rsidRPr="00A5746B" w:rsidRDefault="00354E62">
            <w:pPr>
              <w:jc w:val="center"/>
              <w:rPr>
                <w:sz w:val="20"/>
                <w:szCs w:val="20"/>
              </w:rPr>
            </w:pPr>
            <w:r w:rsidRPr="00A5746B">
              <w:rPr>
                <w:sz w:val="20"/>
                <w:szCs w:val="20"/>
              </w:rPr>
              <w:t>1327,4</w:t>
            </w:r>
          </w:p>
        </w:tc>
        <w:tc>
          <w:tcPr>
            <w:tcW w:w="377" w:type="pct"/>
            <w:shd w:val="clear" w:color="auto" w:fill="auto"/>
            <w:vAlign w:val="center"/>
          </w:tcPr>
          <w:p w:rsidR="00354E62" w:rsidRPr="00A5746B" w:rsidRDefault="00354E62">
            <w:pPr>
              <w:jc w:val="center"/>
              <w:rPr>
                <w:sz w:val="20"/>
                <w:szCs w:val="20"/>
              </w:rPr>
            </w:pPr>
            <w:r w:rsidRPr="00A5746B">
              <w:rPr>
                <w:sz w:val="20"/>
                <w:szCs w:val="20"/>
              </w:rPr>
              <w:t>1326,3</w:t>
            </w:r>
          </w:p>
        </w:tc>
        <w:tc>
          <w:tcPr>
            <w:tcW w:w="377" w:type="pct"/>
            <w:shd w:val="clear" w:color="auto" w:fill="auto"/>
            <w:vAlign w:val="center"/>
          </w:tcPr>
          <w:p w:rsidR="00354E62" w:rsidRPr="00A5746B" w:rsidRDefault="00354E62">
            <w:pPr>
              <w:jc w:val="center"/>
              <w:rPr>
                <w:sz w:val="20"/>
                <w:szCs w:val="20"/>
              </w:rPr>
            </w:pPr>
            <w:r w:rsidRPr="00A5746B">
              <w:rPr>
                <w:sz w:val="20"/>
                <w:szCs w:val="20"/>
              </w:rPr>
              <w:t>1450,0</w:t>
            </w:r>
          </w:p>
        </w:tc>
        <w:tc>
          <w:tcPr>
            <w:tcW w:w="381" w:type="pct"/>
            <w:vAlign w:val="center"/>
          </w:tcPr>
          <w:p w:rsidR="00354E62" w:rsidRPr="00A5746B" w:rsidRDefault="00354E62">
            <w:pPr>
              <w:jc w:val="center"/>
              <w:rPr>
                <w:sz w:val="20"/>
                <w:szCs w:val="20"/>
              </w:rPr>
            </w:pPr>
            <w:r w:rsidRPr="00A5746B">
              <w:rPr>
                <w:sz w:val="20"/>
                <w:szCs w:val="20"/>
              </w:rPr>
              <w:t>1448,9</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4.3</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Расход условного топлива</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т.у.т.</w:t>
            </w:r>
          </w:p>
        </w:tc>
        <w:tc>
          <w:tcPr>
            <w:tcW w:w="476" w:type="pct"/>
            <w:shd w:val="clear" w:color="auto" w:fill="auto"/>
            <w:vAlign w:val="center"/>
          </w:tcPr>
          <w:p w:rsidR="00354E62" w:rsidRPr="00A5746B" w:rsidRDefault="00354E62">
            <w:pPr>
              <w:jc w:val="center"/>
              <w:rPr>
                <w:sz w:val="20"/>
                <w:szCs w:val="20"/>
              </w:rPr>
            </w:pPr>
            <w:r w:rsidRPr="00A5746B">
              <w:rPr>
                <w:sz w:val="20"/>
                <w:szCs w:val="20"/>
              </w:rPr>
              <w:t>802,2</w:t>
            </w:r>
          </w:p>
        </w:tc>
        <w:tc>
          <w:tcPr>
            <w:tcW w:w="377" w:type="pct"/>
            <w:shd w:val="clear" w:color="auto" w:fill="auto"/>
            <w:vAlign w:val="center"/>
          </w:tcPr>
          <w:p w:rsidR="00354E62" w:rsidRPr="00A5746B" w:rsidRDefault="00354E62">
            <w:pPr>
              <w:jc w:val="center"/>
              <w:rPr>
                <w:sz w:val="20"/>
                <w:szCs w:val="20"/>
              </w:rPr>
            </w:pPr>
            <w:r w:rsidRPr="00A5746B">
              <w:rPr>
                <w:sz w:val="20"/>
                <w:szCs w:val="20"/>
              </w:rPr>
              <w:t>1142,8</w:t>
            </w:r>
          </w:p>
        </w:tc>
        <w:tc>
          <w:tcPr>
            <w:tcW w:w="377" w:type="pct"/>
            <w:shd w:val="clear" w:color="auto" w:fill="auto"/>
            <w:vAlign w:val="center"/>
          </w:tcPr>
          <w:p w:rsidR="00354E62" w:rsidRPr="00A5746B" w:rsidRDefault="00354E62">
            <w:pPr>
              <w:jc w:val="center"/>
              <w:rPr>
                <w:sz w:val="20"/>
                <w:szCs w:val="20"/>
              </w:rPr>
            </w:pPr>
            <w:r w:rsidRPr="00A5746B">
              <w:rPr>
                <w:sz w:val="20"/>
                <w:szCs w:val="20"/>
              </w:rPr>
              <w:t>1141,8</w:t>
            </w:r>
          </w:p>
        </w:tc>
        <w:tc>
          <w:tcPr>
            <w:tcW w:w="377" w:type="pct"/>
            <w:shd w:val="clear" w:color="auto" w:fill="auto"/>
            <w:vAlign w:val="center"/>
          </w:tcPr>
          <w:p w:rsidR="00354E62" w:rsidRPr="00A5746B" w:rsidRDefault="00354E62">
            <w:pPr>
              <w:jc w:val="center"/>
              <w:rPr>
                <w:sz w:val="20"/>
                <w:szCs w:val="20"/>
              </w:rPr>
            </w:pPr>
            <w:r w:rsidRPr="00A5746B">
              <w:rPr>
                <w:sz w:val="20"/>
                <w:szCs w:val="20"/>
              </w:rPr>
              <w:t>1140,8</w:t>
            </w:r>
          </w:p>
        </w:tc>
        <w:tc>
          <w:tcPr>
            <w:tcW w:w="377" w:type="pct"/>
            <w:shd w:val="clear" w:color="auto" w:fill="auto"/>
            <w:vAlign w:val="center"/>
          </w:tcPr>
          <w:p w:rsidR="00354E62" w:rsidRPr="00A5746B" w:rsidRDefault="00354E62">
            <w:pPr>
              <w:jc w:val="center"/>
              <w:rPr>
                <w:sz w:val="20"/>
                <w:szCs w:val="20"/>
              </w:rPr>
            </w:pPr>
            <w:r w:rsidRPr="00A5746B">
              <w:rPr>
                <w:sz w:val="20"/>
                <w:szCs w:val="20"/>
              </w:rPr>
              <w:t>1139,7</w:t>
            </w:r>
          </w:p>
        </w:tc>
        <w:tc>
          <w:tcPr>
            <w:tcW w:w="377" w:type="pct"/>
            <w:shd w:val="clear" w:color="auto" w:fill="auto"/>
            <w:vAlign w:val="center"/>
          </w:tcPr>
          <w:p w:rsidR="00354E62" w:rsidRPr="00A5746B" w:rsidRDefault="00354E62">
            <w:pPr>
              <w:jc w:val="center"/>
              <w:rPr>
                <w:sz w:val="20"/>
                <w:szCs w:val="20"/>
              </w:rPr>
            </w:pPr>
            <w:r w:rsidRPr="00A5746B">
              <w:rPr>
                <w:sz w:val="20"/>
                <w:szCs w:val="20"/>
              </w:rPr>
              <w:t>1138,7</w:t>
            </w:r>
          </w:p>
        </w:tc>
        <w:tc>
          <w:tcPr>
            <w:tcW w:w="377" w:type="pct"/>
            <w:shd w:val="clear" w:color="auto" w:fill="auto"/>
            <w:vAlign w:val="center"/>
          </w:tcPr>
          <w:p w:rsidR="00354E62" w:rsidRPr="00A5746B" w:rsidRDefault="00354E62">
            <w:pPr>
              <w:jc w:val="center"/>
              <w:rPr>
                <w:sz w:val="20"/>
                <w:szCs w:val="20"/>
              </w:rPr>
            </w:pPr>
            <w:r w:rsidRPr="00A5746B">
              <w:rPr>
                <w:sz w:val="20"/>
                <w:szCs w:val="20"/>
              </w:rPr>
              <w:t>1245,0</w:t>
            </w:r>
          </w:p>
        </w:tc>
        <w:tc>
          <w:tcPr>
            <w:tcW w:w="381" w:type="pct"/>
            <w:vAlign w:val="center"/>
          </w:tcPr>
          <w:p w:rsidR="00354E62" w:rsidRPr="00A5746B" w:rsidRDefault="00354E62">
            <w:pPr>
              <w:jc w:val="center"/>
              <w:rPr>
                <w:sz w:val="20"/>
                <w:szCs w:val="20"/>
              </w:rPr>
            </w:pPr>
            <w:r w:rsidRPr="00A5746B">
              <w:rPr>
                <w:sz w:val="20"/>
                <w:szCs w:val="20"/>
              </w:rPr>
              <w:t>1244,0</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4.4</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Выработка тепловой энергии</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Гкал</w:t>
            </w:r>
          </w:p>
        </w:tc>
        <w:tc>
          <w:tcPr>
            <w:tcW w:w="476" w:type="pct"/>
            <w:shd w:val="clear" w:color="auto" w:fill="auto"/>
            <w:vAlign w:val="center"/>
          </w:tcPr>
          <w:p w:rsidR="00354E62" w:rsidRPr="00A5746B" w:rsidRDefault="00354E62">
            <w:pPr>
              <w:jc w:val="center"/>
              <w:rPr>
                <w:sz w:val="20"/>
                <w:szCs w:val="20"/>
              </w:rPr>
            </w:pPr>
            <w:r w:rsidRPr="00A5746B">
              <w:rPr>
                <w:sz w:val="20"/>
                <w:szCs w:val="20"/>
              </w:rPr>
              <w:t>7344,6</w:t>
            </w:r>
          </w:p>
        </w:tc>
        <w:tc>
          <w:tcPr>
            <w:tcW w:w="377" w:type="pct"/>
            <w:shd w:val="clear" w:color="auto" w:fill="auto"/>
            <w:vAlign w:val="center"/>
          </w:tcPr>
          <w:p w:rsidR="00354E62" w:rsidRPr="00A5746B" w:rsidRDefault="00354E62">
            <w:pPr>
              <w:jc w:val="center"/>
              <w:rPr>
                <w:sz w:val="20"/>
                <w:szCs w:val="20"/>
              </w:rPr>
            </w:pPr>
            <w:r w:rsidRPr="00A5746B">
              <w:rPr>
                <w:sz w:val="20"/>
                <w:szCs w:val="20"/>
              </w:rPr>
              <w:t>7337,9</w:t>
            </w:r>
          </w:p>
        </w:tc>
        <w:tc>
          <w:tcPr>
            <w:tcW w:w="377" w:type="pct"/>
            <w:shd w:val="clear" w:color="auto" w:fill="auto"/>
            <w:vAlign w:val="center"/>
          </w:tcPr>
          <w:p w:rsidR="00354E62" w:rsidRPr="00A5746B" w:rsidRDefault="00354E62">
            <w:pPr>
              <w:jc w:val="center"/>
              <w:rPr>
                <w:sz w:val="20"/>
                <w:szCs w:val="20"/>
              </w:rPr>
            </w:pPr>
            <w:r w:rsidRPr="00A5746B">
              <w:rPr>
                <w:sz w:val="20"/>
                <w:szCs w:val="20"/>
              </w:rPr>
              <w:t>7331,3</w:t>
            </w:r>
          </w:p>
        </w:tc>
        <w:tc>
          <w:tcPr>
            <w:tcW w:w="377" w:type="pct"/>
            <w:shd w:val="clear" w:color="auto" w:fill="auto"/>
            <w:vAlign w:val="center"/>
          </w:tcPr>
          <w:p w:rsidR="00354E62" w:rsidRPr="00A5746B" w:rsidRDefault="00354E62">
            <w:pPr>
              <w:jc w:val="center"/>
              <w:rPr>
                <w:sz w:val="20"/>
                <w:szCs w:val="20"/>
              </w:rPr>
            </w:pPr>
            <w:r w:rsidRPr="00A5746B">
              <w:rPr>
                <w:sz w:val="20"/>
                <w:szCs w:val="20"/>
              </w:rPr>
              <w:t>7324,7</w:t>
            </w:r>
          </w:p>
        </w:tc>
        <w:tc>
          <w:tcPr>
            <w:tcW w:w="377" w:type="pct"/>
            <w:shd w:val="clear" w:color="auto" w:fill="auto"/>
            <w:vAlign w:val="center"/>
          </w:tcPr>
          <w:p w:rsidR="00354E62" w:rsidRPr="00A5746B" w:rsidRDefault="00354E62">
            <w:pPr>
              <w:jc w:val="center"/>
              <w:rPr>
                <w:sz w:val="20"/>
                <w:szCs w:val="20"/>
              </w:rPr>
            </w:pPr>
            <w:r w:rsidRPr="00A5746B">
              <w:rPr>
                <w:sz w:val="20"/>
                <w:szCs w:val="20"/>
              </w:rPr>
              <w:t>7318,2</w:t>
            </w:r>
          </w:p>
        </w:tc>
        <w:tc>
          <w:tcPr>
            <w:tcW w:w="377" w:type="pct"/>
            <w:shd w:val="clear" w:color="auto" w:fill="auto"/>
            <w:vAlign w:val="center"/>
          </w:tcPr>
          <w:p w:rsidR="00354E62" w:rsidRPr="00A5746B" w:rsidRDefault="00354E62">
            <w:pPr>
              <w:jc w:val="center"/>
              <w:rPr>
                <w:sz w:val="20"/>
                <w:szCs w:val="20"/>
              </w:rPr>
            </w:pPr>
            <w:r w:rsidRPr="00A5746B">
              <w:rPr>
                <w:sz w:val="20"/>
                <w:szCs w:val="20"/>
              </w:rPr>
              <w:t>7311,7</w:t>
            </w:r>
          </w:p>
        </w:tc>
        <w:tc>
          <w:tcPr>
            <w:tcW w:w="377" w:type="pct"/>
            <w:shd w:val="clear" w:color="auto" w:fill="auto"/>
            <w:vAlign w:val="center"/>
          </w:tcPr>
          <w:p w:rsidR="00354E62" w:rsidRPr="00A5746B" w:rsidRDefault="00354E62">
            <w:pPr>
              <w:jc w:val="center"/>
              <w:rPr>
                <w:sz w:val="20"/>
                <w:szCs w:val="20"/>
              </w:rPr>
            </w:pPr>
            <w:r w:rsidRPr="00A5746B">
              <w:rPr>
                <w:sz w:val="20"/>
                <w:szCs w:val="20"/>
              </w:rPr>
              <w:t>7993,9</w:t>
            </w:r>
          </w:p>
        </w:tc>
        <w:tc>
          <w:tcPr>
            <w:tcW w:w="381" w:type="pct"/>
            <w:vAlign w:val="center"/>
          </w:tcPr>
          <w:p w:rsidR="00354E62" w:rsidRPr="00A5746B" w:rsidRDefault="00354E62">
            <w:pPr>
              <w:jc w:val="center"/>
              <w:rPr>
                <w:sz w:val="20"/>
                <w:szCs w:val="20"/>
              </w:rPr>
            </w:pPr>
            <w:r w:rsidRPr="00A5746B">
              <w:rPr>
                <w:sz w:val="20"/>
                <w:szCs w:val="20"/>
              </w:rPr>
              <w:t>7987,5</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lastRenderedPageBreak/>
              <w:t>4.5</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Собственные и хозяйственные нужды котельной</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Гкал</w:t>
            </w:r>
          </w:p>
        </w:tc>
        <w:tc>
          <w:tcPr>
            <w:tcW w:w="476" w:type="pct"/>
            <w:shd w:val="clear" w:color="auto" w:fill="auto"/>
            <w:vAlign w:val="center"/>
          </w:tcPr>
          <w:p w:rsidR="00354E62" w:rsidRPr="00A5746B" w:rsidRDefault="00354E62">
            <w:pPr>
              <w:jc w:val="center"/>
              <w:rPr>
                <w:sz w:val="20"/>
                <w:szCs w:val="20"/>
              </w:rPr>
            </w:pPr>
            <w:r w:rsidRPr="00A5746B">
              <w:rPr>
                <w:sz w:val="20"/>
                <w:szCs w:val="20"/>
              </w:rPr>
              <w:t>165,1</w:t>
            </w:r>
          </w:p>
        </w:tc>
        <w:tc>
          <w:tcPr>
            <w:tcW w:w="377" w:type="pct"/>
            <w:shd w:val="clear" w:color="auto" w:fill="auto"/>
            <w:vAlign w:val="center"/>
          </w:tcPr>
          <w:p w:rsidR="00354E62" w:rsidRPr="00A5746B" w:rsidRDefault="00354E62">
            <w:pPr>
              <w:jc w:val="center"/>
              <w:rPr>
                <w:sz w:val="20"/>
                <w:szCs w:val="20"/>
              </w:rPr>
            </w:pPr>
            <w:r w:rsidRPr="00A5746B">
              <w:rPr>
                <w:sz w:val="20"/>
                <w:szCs w:val="20"/>
              </w:rPr>
              <w:t>165,1</w:t>
            </w:r>
          </w:p>
        </w:tc>
        <w:tc>
          <w:tcPr>
            <w:tcW w:w="377" w:type="pct"/>
            <w:shd w:val="clear" w:color="auto" w:fill="auto"/>
            <w:vAlign w:val="center"/>
          </w:tcPr>
          <w:p w:rsidR="00354E62" w:rsidRPr="00A5746B" w:rsidRDefault="00354E62">
            <w:pPr>
              <w:jc w:val="center"/>
              <w:rPr>
                <w:sz w:val="20"/>
                <w:szCs w:val="20"/>
              </w:rPr>
            </w:pPr>
            <w:r w:rsidRPr="00A5746B">
              <w:rPr>
                <w:sz w:val="20"/>
                <w:szCs w:val="20"/>
              </w:rPr>
              <w:t>165,1</w:t>
            </w:r>
          </w:p>
        </w:tc>
        <w:tc>
          <w:tcPr>
            <w:tcW w:w="377" w:type="pct"/>
            <w:shd w:val="clear" w:color="auto" w:fill="auto"/>
            <w:vAlign w:val="center"/>
          </w:tcPr>
          <w:p w:rsidR="00354E62" w:rsidRPr="00A5746B" w:rsidRDefault="00354E62">
            <w:pPr>
              <w:jc w:val="center"/>
              <w:rPr>
                <w:sz w:val="20"/>
                <w:szCs w:val="20"/>
              </w:rPr>
            </w:pPr>
            <w:r w:rsidRPr="00A5746B">
              <w:rPr>
                <w:sz w:val="20"/>
                <w:szCs w:val="20"/>
              </w:rPr>
              <w:t>165,1</w:t>
            </w:r>
          </w:p>
        </w:tc>
        <w:tc>
          <w:tcPr>
            <w:tcW w:w="377" w:type="pct"/>
            <w:shd w:val="clear" w:color="auto" w:fill="auto"/>
            <w:vAlign w:val="center"/>
          </w:tcPr>
          <w:p w:rsidR="00354E62" w:rsidRPr="00A5746B" w:rsidRDefault="00354E62">
            <w:pPr>
              <w:jc w:val="center"/>
              <w:rPr>
                <w:sz w:val="20"/>
                <w:szCs w:val="20"/>
              </w:rPr>
            </w:pPr>
            <w:r w:rsidRPr="00A5746B">
              <w:rPr>
                <w:sz w:val="20"/>
                <w:szCs w:val="20"/>
              </w:rPr>
              <w:t>165,1</w:t>
            </w:r>
          </w:p>
        </w:tc>
        <w:tc>
          <w:tcPr>
            <w:tcW w:w="377" w:type="pct"/>
            <w:shd w:val="clear" w:color="auto" w:fill="auto"/>
            <w:vAlign w:val="center"/>
          </w:tcPr>
          <w:p w:rsidR="00354E62" w:rsidRPr="00A5746B" w:rsidRDefault="00354E62">
            <w:pPr>
              <w:jc w:val="center"/>
              <w:rPr>
                <w:sz w:val="20"/>
                <w:szCs w:val="20"/>
              </w:rPr>
            </w:pPr>
            <w:r w:rsidRPr="00A5746B">
              <w:rPr>
                <w:sz w:val="20"/>
                <w:szCs w:val="20"/>
              </w:rPr>
              <w:t>165,1</w:t>
            </w:r>
          </w:p>
        </w:tc>
        <w:tc>
          <w:tcPr>
            <w:tcW w:w="377" w:type="pct"/>
            <w:shd w:val="clear" w:color="auto" w:fill="auto"/>
            <w:vAlign w:val="center"/>
          </w:tcPr>
          <w:p w:rsidR="00354E62" w:rsidRPr="00A5746B" w:rsidRDefault="00354E62">
            <w:pPr>
              <w:jc w:val="center"/>
              <w:rPr>
                <w:sz w:val="20"/>
                <w:szCs w:val="20"/>
              </w:rPr>
            </w:pPr>
            <w:r w:rsidRPr="00A5746B">
              <w:rPr>
                <w:sz w:val="20"/>
                <w:szCs w:val="20"/>
              </w:rPr>
              <w:t>165,1</w:t>
            </w:r>
          </w:p>
        </w:tc>
        <w:tc>
          <w:tcPr>
            <w:tcW w:w="381" w:type="pct"/>
            <w:vAlign w:val="center"/>
          </w:tcPr>
          <w:p w:rsidR="00354E62" w:rsidRPr="00A5746B" w:rsidRDefault="00354E62">
            <w:pPr>
              <w:jc w:val="center"/>
              <w:rPr>
                <w:sz w:val="20"/>
                <w:szCs w:val="20"/>
              </w:rPr>
            </w:pPr>
            <w:r w:rsidRPr="00A5746B">
              <w:rPr>
                <w:sz w:val="20"/>
                <w:szCs w:val="20"/>
              </w:rPr>
              <w:t>165,1</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4.6</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Тепловая энергия отпущенная в сети</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Гкал</w:t>
            </w:r>
          </w:p>
        </w:tc>
        <w:tc>
          <w:tcPr>
            <w:tcW w:w="476" w:type="pct"/>
            <w:shd w:val="clear" w:color="auto" w:fill="auto"/>
            <w:vAlign w:val="center"/>
          </w:tcPr>
          <w:p w:rsidR="00354E62" w:rsidRPr="00A5746B" w:rsidRDefault="00354E62">
            <w:pPr>
              <w:jc w:val="center"/>
              <w:rPr>
                <w:sz w:val="22"/>
              </w:rPr>
            </w:pPr>
            <w:r w:rsidRPr="00A5746B">
              <w:rPr>
                <w:sz w:val="22"/>
              </w:rPr>
              <w:t>7179,4</w:t>
            </w:r>
          </w:p>
        </w:tc>
        <w:tc>
          <w:tcPr>
            <w:tcW w:w="377" w:type="pct"/>
            <w:shd w:val="clear" w:color="auto" w:fill="auto"/>
            <w:vAlign w:val="center"/>
          </w:tcPr>
          <w:p w:rsidR="00354E62" w:rsidRPr="00A5746B" w:rsidRDefault="00354E62">
            <w:pPr>
              <w:jc w:val="center"/>
              <w:rPr>
                <w:sz w:val="20"/>
                <w:szCs w:val="20"/>
              </w:rPr>
            </w:pPr>
            <w:r w:rsidRPr="00A5746B">
              <w:rPr>
                <w:sz w:val="20"/>
                <w:szCs w:val="20"/>
              </w:rPr>
              <w:t>7172,8</w:t>
            </w:r>
          </w:p>
        </w:tc>
        <w:tc>
          <w:tcPr>
            <w:tcW w:w="377" w:type="pct"/>
            <w:shd w:val="clear" w:color="auto" w:fill="auto"/>
            <w:vAlign w:val="center"/>
          </w:tcPr>
          <w:p w:rsidR="00354E62" w:rsidRPr="00A5746B" w:rsidRDefault="00354E62">
            <w:pPr>
              <w:jc w:val="center"/>
              <w:rPr>
                <w:sz w:val="20"/>
                <w:szCs w:val="20"/>
              </w:rPr>
            </w:pPr>
            <w:r w:rsidRPr="00A5746B">
              <w:rPr>
                <w:sz w:val="20"/>
                <w:szCs w:val="20"/>
              </w:rPr>
              <w:t>7166,2</w:t>
            </w:r>
          </w:p>
        </w:tc>
        <w:tc>
          <w:tcPr>
            <w:tcW w:w="377" w:type="pct"/>
            <w:shd w:val="clear" w:color="auto" w:fill="auto"/>
            <w:vAlign w:val="center"/>
          </w:tcPr>
          <w:p w:rsidR="00354E62" w:rsidRPr="00A5746B" w:rsidRDefault="00354E62">
            <w:pPr>
              <w:jc w:val="center"/>
              <w:rPr>
                <w:sz w:val="20"/>
                <w:szCs w:val="20"/>
              </w:rPr>
            </w:pPr>
            <w:r w:rsidRPr="00A5746B">
              <w:rPr>
                <w:sz w:val="20"/>
                <w:szCs w:val="20"/>
              </w:rPr>
              <w:t>7159,6</w:t>
            </w:r>
          </w:p>
        </w:tc>
        <w:tc>
          <w:tcPr>
            <w:tcW w:w="377" w:type="pct"/>
            <w:shd w:val="clear" w:color="auto" w:fill="auto"/>
            <w:vAlign w:val="center"/>
          </w:tcPr>
          <w:p w:rsidR="00354E62" w:rsidRPr="00A5746B" w:rsidRDefault="00354E62">
            <w:pPr>
              <w:jc w:val="center"/>
              <w:rPr>
                <w:sz w:val="20"/>
                <w:szCs w:val="20"/>
              </w:rPr>
            </w:pPr>
            <w:r w:rsidRPr="00A5746B">
              <w:rPr>
                <w:sz w:val="20"/>
                <w:szCs w:val="20"/>
              </w:rPr>
              <w:t>7153,1</w:t>
            </w:r>
          </w:p>
        </w:tc>
        <w:tc>
          <w:tcPr>
            <w:tcW w:w="377" w:type="pct"/>
            <w:shd w:val="clear" w:color="auto" w:fill="auto"/>
            <w:vAlign w:val="center"/>
          </w:tcPr>
          <w:p w:rsidR="00354E62" w:rsidRPr="00A5746B" w:rsidRDefault="00354E62">
            <w:pPr>
              <w:jc w:val="center"/>
              <w:rPr>
                <w:sz w:val="20"/>
                <w:szCs w:val="20"/>
              </w:rPr>
            </w:pPr>
            <w:r w:rsidRPr="00A5746B">
              <w:rPr>
                <w:sz w:val="20"/>
                <w:szCs w:val="20"/>
              </w:rPr>
              <w:t>7146,6</w:t>
            </w:r>
          </w:p>
        </w:tc>
        <w:tc>
          <w:tcPr>
            <w:tcW w:w="377" w:type="pct"/>
            <w:shd w:val="clear" w:color="auto" w:fill="auto"/>
            <w:vAlign w:val="center"/>
          </w:tcPr>
          <w:p w:rsidR="00354E62" w:rsidRPr="00A5746B" w:rsidRDefault="00354E62">
            <w:pPr>
              <w:jc w:val="center"/>
              <w:rPr>
                <w:sz w:val="20"/>
                <w:szCs w:val="20"/>
              </w:rPr>
            </w:pPr>
            <w:r w:rsidRPr="00A5746B">
              <w:rPr>
                <w:sz w:val="20"/>
                <w:szCs w:val="20"/>
              </w:rPr>
              <w:t>7828,8</w:t>
            </w:r>
          </w:p>
        </w:tc>
        <w:tc>
          <w:tcPr>
            <w:tcW w:w="381" w:type="pct"/>
            <w:vAlign w:val="center"/>
          </w:tcPr>
          <w:p w:rsidR="00354E62" w:rsidRPr="00A5746B" w:rsidRDefault="00354E62">
            <w:pPr>
              <w:jc w:val="center"/>
              <w:rPr>
                <w:sz w:val="20"/>
                <w:szCs w:val="20"/>
              </w:rPr>
            </w:pPr>
            <w:r w:rsidRPr="00A5746B">
              <w:rPr>
                <w:sz w:val="20"/>
                <w:szCs w:val="20"/>
              </w:rPr>
              <w:t>7822,4</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4.7</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Потери тепловой сети</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Гкал</w:t>
            </w:r>
          </w:p>
        </w:tc>
        <w:tc>
          <w:tcPr>
            <w:tcW w:w="476" w:type="pct"/>
            <w:shd w:val="clear" w:color="auto" w:fill="auto"/>
            <w:vAlign w:val="center"/>
          </w:tcPr>
          <w:p w:rsidR="00354E62" w:rsidRPr="00A5746B" w:rsidRDefault="00354E62">
            <w:pPr>
              <w:jc w:val="center"/>
              <w:rPr>
                <w:sz w:val="20"/>
                <w:szCs w:val="20"/>
              </w:rPr>
            </w:pPr>
            <w:r w:rsidRPr="00A5746B">
              <w:rPr>
                <w:sz w:val="20"/>
                <w:szCs w:val="20"/>
              </w:rPr>
              <w:t>1328,0</w:t>
            </w:r>
          </w:p>
        </w:tc>
        <w:tc>
          <w:tcPr>
            <w:tcW w:w="377" w:type="pct"/>
            <w:shd w:val="clear" w:color="auto" w:fill="auto"/>
            <w:vAlign w:val="center"/>
          </w:tcPr>
          <w:p w:rsidR="00354E62" w:rsidRPr="00A5746B" w:rsidRDefault="00354E62">
            <w:pPr>
              <w:jc w:val="center"/>
              <w:rPr>
                <w:sz w:val="20"/>
                <w:szCs w:val="20"/>
              </w:rPr>
            </w:pPr>
            <w:r w:rsidRPr="00A5746B">
              <w:rPr>
                <w:sz w:val="20"/>
                <w:szCs w:val="20"/>
              </w:rPr>
              <w:t>1321,3</w:t>
            </w:r>
          </w:p>
        </w:tc>
        <w:tc>
          <w:tcPr>
            <w:tcW w:w="377" w:type="pct"/>
            <w:shd w:val="clear" w:color="auto" w:fill="auto"/>
            <w:vAlign w:val="center"/>
          </w:tcPr>
          <w:p w:rsidR="00354E62" w:rsidRPr="00A5746B" w:rsidRDefault="00354E62">
            <w:pPr>
              <w:jc w:val="center"/>
              <w:rPr>
                <w:sz w:val="20"/>
                <w:szCs w:val="20"/>
              </w:rPr>
            </w:pPr>
            <w:r w:rsidRPr="00A5746B">
              <w:rPr>
                <w:sz w:val="20"/>
                <w:szCs w:val="20"/>
              </w:rPr>
              <w:t>1314,7</w:t>
            </w:r>
          </w:p>
        </w:tc>
        <w:tc>
          <w:tcPr>
            <w:tcW w:w="377" w:type="pct"/>
            <w:shd w:val="clear" w:color="auto" w:fill="auto"/>
            <w:vAlign w:val="center"/>
          </w:tcPr>
          <w:p w:rsidR="00354E62" w:rsidRPr="00A5746B" w:rsidRDefault="00354E62">
            <w:pPr>
              <w:jc w:val="center"/>
              <w:rPr>
                <w:sz w:val="20"/>
                <w:szCs w:val="20"/>
              </w:rPr>
            </w:pPr>
            <w:r w:rsidRPr="00A5746B">
              <w:rPr>
                <w:sz w:val="20"/>
                <w:szCs w:val="20"/>
              </w:rPr>
              <w:t>1308,2</w:t>
            </w:r>
          </w:p>
        </w:tc>
        <w:tc>
          <w:tcPr>
            <w:tcW w:w="377" w:type="pct"/>
            <w:shd w:val="clear" w:color="auto" w:fill="auto"/>
            <w:vAlign w:val="center"/>
          </w:tcPr>
          <w:p w:rsidR="00354E62" w:rsidRPr="00A5746B" w:rsidRDefault="00354E62">
            <w:pPr>
              <w:jc w:val="center"/>
              <w:rPr>
                <w:sz w:val="20"/>
                <w:szCs w:val="20"/>
              </w:rPr>
            </w:pPr>
            <w:r w:rsidRPr="00A5746B">
              <w:rPr>
                <w:sz w:val="20"/>
                <w:szCs w:val="20"/>
              </w:rPr>
              <w:t>1301,6</w:t>
            </w:r>
          </w:p>
        </w:tc>
        <w:tc>
          <w:tcPr>
            <w:tcW w:w="377" w:type="pct"/>
            <w:shd w:val="clear" w:color="auto" w:fill="auto"/>
            <w:vAlign w:val="center"/>
          </w:tcPr>
          <w:p w:rsidR="00354E62" w:rsidRPr="00A5746B" w:rsidRDefault="00354E62">
            <w:pPr>
              <w:jc w:val="center"/>
              <w:rPr>
                <w:sz w:val="20"/>
                <w:szCs w:val="20"/>
              </w:rPr>
            </w:pPr>
            <w:r w:rsidRPr="00A5746B">
              <w:rPr>
                <w:sz w:val="20"/>
                <w:szCs w:val="20"/>
              </w:rPr>
              <w:t>1295,1</w:t>
            </w:r>
          </w:p>
        </w:tc>
        <w:tc>
          <w:tcPr>
            <w:tcW w:w="377" w:type="pct"/>
            <w:shd w:val="clear" w:color="auto" w:fill="auto"/>
            <w:vAlign w:val="center"/>
          </w:tcPr>
          <w:p w:rsidR="00354E62" w:rsidRPr="00A5746B" w:rsidRDefault="00354E62">
            <w:pPr>
              <w:jc w:val="center"/>
              <w:rPr>
                <w:sz w:val="20"/>
                <w:szCs w:val="20"/>
              </w:rPr>
            </w:pPr>
            <w:r w:rsidRPr="00A5746B">
              <w:rPr>
                <w:sz w:val="20"/>
                <w:szCs w:val="20"/>
              </w:rPr>
              <w:t>1288,6</w:t>
            </w:r>
          </w:p>
        </w:tc>
        <w:tc>
          <w:tcPr>
            <w:tcW w:w="381" w:type="pct"/>
            <w:vAlign w:val="center"/>
          </w:tcPr>
          <w:p w:rsidR="00354E62" w:rsidRPr="00A5746B" w:rsidRDefault="00354E62">
            <w:pPr>
              <w:jc w:val="center"/>
              <w:rPr>
                <w:sz w:val="20"/>
                <w:szCs w:val="20"/>
              </w:rPr>
            </w:pPr>
            <w:r w:rsidRPr="00A5746B">
              <w:rPr>
                <w:sz w:val="20"/>
                <w:szCs w:val="20"/>
              </w:rPr>
              <w:t>1282,2</w:t>
            </w:r>
          </w:p>
        </w:tc>
      </w:tr>
      <w:tr w:rsidR="00354E62" w:rsidRPr="00A5746B" w:rsidTr="00EC2167">
        <w:trPr>
          <w:cantSplit/>
        </w:trPr>
        <w:tc>
          <w:tcPr>
            <w:tcW w:w="274" w:type="pct"/>
            <w:vAlign w:val="bottom"/>
          </w:tcPr>
          <w:p w:rsidR="00354E62" w:rsidRPr="00A5746B" w:rsidRDefault="00354E62" w:rsidP="00EC2167">
            <w:pPr>
              <w:jc w:val="center"/>
              <w:rPr>
                <w:sz w:val="22"/>
              </w:rPr>
            </w:pPr>
          </w:p>
        </w:tc>
        <w:tc>
          <w:tcPr>
            <w:tcW w:w="1192" w:type="pct"/>
            <w:shd w:val="clear" w:color="auto" w:fill="auto"/>
            <w:vAlign w:val="center"/>
          </w:tcPr>
          <w:p w:rsidR="00354E62" w:rsidRPr="00A5746B" w:rsidRDefault="00354E62" w:rsidP="00EC2167">
            <w:pPr>
              <w:jc w:val="center"/>
              <w:rPr>
                <w:rFonts w:eastAsia="Times New Roman"/>
                <w:sz w:val="22"/>
                <w:lang w:eastAsia="ru-RU"/>
              </w:rPr>
            </w:pP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w:t>
            </w:r>
          </w:p>
        </w:tc>
        <w:tc>
          <w:tcPr>
            <w:tcW w:w="476" w:type="pct"/>
            <w:shd w:val="clear" w:color="auto" w:fill="auto"/>
            <w:vAlign w:val="center"/>
          </w:tcPr>
          <w:p w:rsidR="00354E62" w:rsidRPr="00A5746B" w:rsidRDefault="00354E62">
            <w:pPr>
              <w:jc w:val="center"/>
              <w:rPr>
                <w:sz w:val="22"/>
              </w:rPr>
            </w:pPr>
            <w:r w:rsidRPr="00A5746B">
              <w:rPr>
                <w:sz w:val="22"/>
              </w:rPr>
              <w:t>18,5</w:t>
            </w:r>
          </w:p>
        </w:tc>
        <w:tc>
          <w:tcPr>
            <w:tcW w:w="377" w:type="pct"/>
            <w:shd w:val="clear" w:color="auto" w:fill="auto"/>
            <w:vAlign w:val="center"/>
          </w:tcPr>
          <w:p w:rsidR="00354E62" w:rsidRPr="00A5746B" w:rsidRDefault="00354E62">
            <w:pPr>
              <w:jc w:val="center"/>
              <w:rPr>
                <w:sz w:val="22"/>
              </w:rPr>
            </w:pPr>
            <w:r w:rsidRPr="00A5746B">
              <w:rPr>
                <w:sz w:val="22"/>
              </w:rPr>
              <w:t>18,4</w:t>
            </w:r>
          </w:p>
        </w:tc>
        <w:tc>
          <w:tcPr>
            <w:tcW w:w="377" w:type="pct"/>
            <w:shd w:val="clear" w:color="auto" w:fill="auto"/>
            <w:vAlign w:val="center"/>
          </w:tcPr>
          <w:p w:rsidR="00354E62" w:rsidRPr="00A5746B" w:rsidRDefault="00354E62">
            <w:pPr>
              <w:jc w:val="center"/>
              <w:rPr>
                <w:sz w:val="22"/>
              </w:rPr>
            </w:pPr>
            <w:r w:rsidRPr="00A5746B">
              <w:rPr>
                <w:sz w:val="22"/>
              </w:rPr>
              <w:t>18,3</w:t>
            </w:r>
          </w:p>
        </w:tc>
        <w:tc>
          <w:tcPr>
            <w:tcW w:w="377" w:type="pct"/>
            <w:shd w:val="clear" w:color="auto" w:fill="auto"/>
            <w:vAlign w:val="center"/>
          </w:tcPr>
          <w:p w:rsidR="00354E62" w:rsidRPr="00A5746B" w:rsidRDefault="00354E62">
            <w:pPr>
              <w:jc w:val="center"/>
              <w:rPr>
                <w:sz w:val="22"/>
              </w:rPr>
            </w:pPr>
            <w:r w:rsidRPr="00A5746B">
              <w:rPr>
                <w:sz w:val="22"/>
              </w:rPr>
              <w:t>18,3</w:t>
            </w:r>
          </w:p>
        </w:tc>
        <w:tc>
          <w:tcPr>
            <w:tcW w:w="377" w:type="pct"/>
            <w:shd w:val="clear" w:color="auto" w:fill="auto"/>
            <w:vAlign w:val="center"/>
          </w:tcPr>
          <w:p w:rsidR="00354E62" w:rsidRPr="00A5746B" w:rsidRDefault="00354E62">
            <w:pPr>
              <w:jc w:val="center"/>
              <w:rPr>
                <w:sz w:val="22"/>
              </w:rPr>
            </w:pPr>
            <w:r w:rsidRPr="00A5746B">
              <w:rPr>
                <w:sz w:val="22"/>
              </w:rPr>
              <w:t>18,2</w:t>
            </w:r>
          </w:p>
        </w:tc>
        <w:tc>
          <w:tcPr>
            <w:tcW w:w="377" w:type="pct"/>
            <w:shd w:val="clear" w:color="auto" w:fill="auto"/>
            <w:vAlign w:val="center"/>
          </w:tcPr>
          <w:p w:rsidR="00354E62" w:rsidRPr="00A5746B" w:rsidRDefault="00354E62">
            <w:pPr>
              <w:jc w:val="center"/>
              <w:rPr>
                <w:sz w:val="22"/>
              </w:rPr>
            </w:pPr>
            <w:r w:rsidRPr="00A5746B">
              <w:rPr>
                <w:sz w:val="22"/>
              </w:rPr>
              <w:t>18,1</w:t>
            </w:r>
          </w:p>
        </w:tc>
        <w:tc>
          <w:tcPr>
            <w:tcW w:w="377" w:type="pct"/>
            <w:shd w:val="clear" w:color="auto" w:fill="auto"/>
            <w:vAlign w:val="center"/>
          </w:tcPr>
          <w:p w:rsidR="00354E62" w:rsidRPr="00A5746B" w:rsidRDefault="00354E62">
            <w:pPr>
              <w:jc w:val="center"/>
              <w:rPr>
                <w:sz w:val="22"/>
              </w:rPr>
            </w:pPr>
            <w:r w:rsidRPr="00A5746B">
              <w:rPr>
                <w:sz w:val="22"/>
              </w:rPr>
              <w:t>16,5</w:t>
            </w:r>
          </w:p>
        </w:tc>
        <w:tc>
          <w:tcPr>
            <w:tcW w:w="381" w:type="pct"/>
            <w:vAlign w:val="center"/>
          </w:tcPr>
          <w:p w:rsidR="00354E62" w:rsidRPr="00A5746B" w:rsidRDefault="00354E62">
            <w:pPr>
              <w:jc w:val="center"/>
              <w:rPr>
                <w:sz w:val="22"/>
              </w:rPr>
            </w:pPr>
            <w:r w:rsidRPr="00A5746B">
              <w:rPr>
                <w:sz w:val="22"/>
              </w:rPr>
              <w:t>16,4</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4.8</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Тепловая энергия отпущенная п</w:t>
            </w:r>
            <w:r w:rsidRPr="00A5746B">
              <w:rPr>
                <w:rFonts w:eastAsia="Times New Roman"/>
                <w:sz w:val="22"/>
                <w:lang w:eastAsia="ru-RU"/>
              </w:rPr>
              <w:t>о</w:t>
            </w:r>
            <w:r w:rsidRPr="00A5746B">
              <w:rPr>
                <w:rFonts w:eastAsia="Times New Roman"/>
                <w:sz w:val="22"/>
                <w:lang w:eastAsia="ru-RU"/>
              </w:rPr>
              <w:t>требителям</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Гкал</w:t>
            </w:r>
          </w:p>
        </w:tc>
        <w:tc>
          <w:tcPr>
            <w:tcW w:w="476" w:type="pct"/>
            <w:shd w:val="clear" w:color="auto" w:fill="auto"/>
            <w:vAlign w:val="center"/>
          </w:tcPr>
          <w:p w:rsidR="00354E62" w:rsidRPr="00A5746B" w:rsidRDefault="00354E62">
            <w:pPr>
              <w:jc w:val="center"/>
              <w:rPr>
                <w:sz w:val="20"/>
                <w:szCs w:val="20"/>
              </w:rPr>
            </w:pPr>
            <w:r w:rsidRPr="00A5746B">
              <w:rPr>
                <w:sz w:val="20"/>
                <w:szCs w:val="20"/>
              </w:rPr>
              <w:t>5851,4</w:t>
            </w:r>
          </w:p>
        </w:tc>
        <w:tc>
          <w:tcPr>
            <w:tcW w:w="377" w:type="pct"/>
            <w:shd w:val="clear" w:color="auto" w:fill="auto"/>
            <w:vAlign w:val="center"/>
          </w:tcPr>
          <w:p w:rsidR="00354E62" w:rsidRPr="00A5746B" w:rsidRDefault="00354E62">
            <w:pPr>
              <w:jc w:val="center"/>
              <w:rPr>
                <w:sz w:val="20"/>
                <w:szCs w:val="20"/>
              </w:rPr>
            </w:pPr>
            <w:r w:rsidRPr="00A5746B">
              <w:rPr>
                <w:sz w:val="20"/>
                <w:szCs w:val="20"/>
              </w:rPr>
              <w:t>5851,4</w:t>
            </w:r>
          </w:p>
        </w:tc>
        <w:tc>
          <w:tcPr>
            <w:tcW w:w="377" w:type="pct"/>
            <w:shd w:val="clear" w:color="auto" w:fill="auto"/>
            <w:vAlign w:val="center"/>
          </w:tcPr>
          <w:p w:rsidR="00354E62" w:rsidRPr="00A5746B" w:rsidRDefault="00354E62">
            <w:pPr>
              <w:jc w:val="center"/>
              <w:rPr>
                <w:sz w:val="20"/>
                <w:szCs w:val="20"/>
              </w:rPr>
            </w:pPr>
            <w:r w:rsidRPr="00A5746B">
              <w:rPr>
                <w:sz w:val="20"/>
                <w:szCs w:val="20"/>
              </w:rPr>
              <w:t>5851,4</w:t>
            </w:r>
          </w:p>
        </w:tc>
        <w:tc>
          <w:tcPr>
            <w:tcW w:w="377" w:type="pct"/>
            <w:shd w:val="clear" w:color="auto" w:fill="auto"/>
            <w:vAlign w:val="center"/>
          </w:tcPr>
          <w:p w:rsidR="00354E62" w:rsidRPr="00A5746B" w:rsidRDefault="00354E62">
            <w:pPr>
              <w:jc w:val="center"/>
              <w:rPr>
                <w:sz w:val="20"/>
                <w:szCs w:val="20"/>
              </w:rPr>
            </w:pPr>
            <w:r w:rsidRPr="00A5746B">
              <w:rPr>
                <w:sz w:val="20"/>
                <w:szCs w:val="20"/>
              </w:rPr>
              <w:t>5851,4</w:t>
            </w:r>
          </w:p>
        </w:tc>
        <w:tc>
          <w:tcPr>
            <w:tcW w:w="377" w:type="pct"/>
            <w:shd w:val="clear" w:color="auto" w:fill="auto"/>
            <w:vAlign w:val="center"/>
          </w:tcPr>
          <w:p w:rsidR="00354E62" w:rsidRPr="00A5746B" w:rsidRDefault="00354E62">
            <w:pPr>
              <w:jc w:val="center"/>
              <w:rPr>
                <w:sz w:val="20"/>
                <w:szCs w:val="20"/>
              </w:rPr>
            </w:pPr>
            <w:r w:rsidRPr="00A5746B">
              <w:rPr>
                <w:sz w:val="20"/>
                <w:szCs w:val="20"/>
              </w:rPr>
              <w:t>5851,4</w:t>
            </w:r>
          </w:p>
        </w:tc>
        <w:tc>
          <w:tcPr>
            <w:tcW w:w="377" w:type="pct"/>
            <w:shd w:val="clear" w:color="auto" w:fill="auto"/>
            <w:vAlign w:val="center"/>
          </w:tcPr>
          <w:p w:rsidR="00354E62" w:rsidRPr="00A5746B" w:rsidRDefault="00354E62">
            <w:pPr>
              <w:jc w:val="center"/>
              <w:rPr>
                <w:sz w:val="20"/>
                <w:szCs w:val="20"/>
              </w:rPr>
            </w:pPr>
            <w:r w:rsidRPr="00A5746B">
              <w:rPr>
                <w:sz w:val="20"/>
                <w:szCs w:val="20"/>
              </w:rPr>
              <w:t>5851,4</w:t>
            </w:r>
          </w:p>
        </w:tc>
        <w:tc>
          <w:tcPr>
            <w:tcW w:w="377" w:type="pct"/>
            <w:shd w:val="clear" w:color="auto" w:fill="auto"/>
            <w:vAlign w:val="center"/>
          </w:tcPr>
          <w:p w:rsidR="00354E62" w:rsidRPr="00A5746B" w:rsidRDefault="00354E62">
            <w:pPr>
              <w:jc w:val="center"/>
              <w:rPr>
                <w:sz w:val="20"/>
                <w:szCs w:val="20"/>
              </w:rPr>
            </w:pPr>
            <w:r w:rsidRPr="00A5746B">
              <w:rPr>
                <w:sz w:val="20"/>
                <w:szCs w:val="20"/>
              </w:rPr>
              <w:t>6540,2</w:t>
            </w:r>
          </w:p>
        </w:tc>
        <w:tc>
          <w:tcPr>
            <w:tcW w:w="381" w:type="pct"/>
            <w:vAlign w:val="center"/>
          </w:tcPr>
          <w:p w:rsidR="00354E62" w:rsidRPr="00A5746B" w:rsidRDefault="00354E62">
            <w:pPr>
              <w:jc w:val="center"/>
              <w:rPr>
                <w:sz w:val="20"/>
                <w:szCs w:val="20"/>
              </w:rPr>
            </w:pPr>
            <w:r w:rsidRPr="00A5746B">
              <w:rPr>
                <w:sz w:val="20"/>
                <w:szCs w:val="20"/>
              </w:rPr>
              <w:t>6540,2</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4.9</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УРУТ на отпуск тепловой энергии</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кг.у.т/Гкал</w:t>
            </w:r>
          </w:p>
        </w:tc>
        <w:tc>
          <w:tcPr>
            <w:tcW w:w="476" w:type="pct"/>
            <w:shd w:val="clear" w:color="auto" w:fill="auto"/>
            <w:vAlign w:val="center"/>
          </w:tcPr>
          <w:p w:rsidR="00354E62" w:rsidRPr="00A5746B" w:rsidRDefault="00354E62">
            <w:pPr>
              <w:jc w:val="center"/>
              <w:rPr>
                <w:sz w:val="20"/>
                <w:szCs w:val="20"/>
              </w:rPr>
            </w:pPr>
            <w:r w:rsidRPr="00A5746B">
              <w:rPr>
                <w:sz w:val="20"/>
                <w:szCs w:val="20"/>
              </w:rPr>
              <w:t>158,7</w:t>
            </w:r>
          </w:p>
        </w:tc>
        <w:tc>
          <w:tcPr>
            <w:tcW w:w="377" w:type="pct"/>
            <w:shd w:val="clear" w:color="auto" w:fill="auto"/>
            <w:vAlign w:val="center"/>
          </w:tcPr>
          <w:p w:rsidR="00354E62" w:rsidRPr="00A5746B" w:rsidRDefault="00354E62">
            <w:pPr>
              <w:jc w:val="center"/>
              <w:rPr>
                <w:sz w:val="20"/>
                <w:szCs w:val="20"/>
              </w:rPr>
            </w:pPr>
            <w:r w:rsidRPr="00A5746B">
              <w:rPr>
                <w:sz w:val="20"/>
                <w:szCs w:val="20"/>
              </w:rPr>
              <w:t>155,7</w:t>
            </w:r>
          </w:p>
        </w:tc>
        <w:tc>
          <w:tcPr>
            <w:tcW w:w="377" w:type="pct"/>
            <w:shd w:val="clear" w:color="auto" w:fill="auto"/>
            <w:vAlign w:val="center"/>
          </w:tcPr>
          <w:p w:rsidR="00354E62" w:rsidRPr="00A5746B" w:rsidRDefault="00354E62">
            <w:pPr>
              <w:jc w:val="center"/>
              <w:rPr>
                <w:sz w:val="20"/>
                <w:szCs w:val="20"/>
              </w:rPr>
            </w:pPr>
            <w:r w:rsidRPr="00A5746B">
              <w:rPr>
                <w:sz w:val="20"/>
                <w:szCs w:val="20"/>
              </w:rPr>
              <w:t>155,7</w:t>
            </w:r>
          </w:p>
        </w:tc>
        <w:tc>
          <w:tcPr>
            <w:tcW w:w="377" w:type="pct"/>
            <w:shd w:val="clear" w:color="auto" w:fill="auto"/>
            <w:vAlign w:val="center"/>
          </w:tcPr>
          <w:p w:rsidR="00354E62" w:rsidRPr="00A5746B" w:rsidRDefault="00354E62">
            <w:pPr>
              <w:jc w:val="center"/>
              <w:rPr>
                <w:sz w:val="20"/>
                <w:szCs w:val="20"/>
              </w:rPr>
            </w:pPr>
            <w:r w:rsidRPr="00A5746B">
              <w:rPr>
                <w:sz w:val="20"/>
                <w:szCs w:val="20"/>
              </w:rPr>
              <w:t>155,7</w:t>
            </w:r>
          </w:p>
        </w:tc>
        <w:tc>
          <w:tcPr>
            <w:tcW w:w="377" w:type="pct"/>
            <w:shd w:val="clear" w:color="auto" w:fill="auto"/>
            <w:vAlign w:val="center"/>
          </w:tcPr>
          <w:p w:rsidR="00354E62" w:rsidRPr="00A5746B" w:rsidRDefault="00354E62">
            <w:pPr>
              <w:jc w:val="center"/>
              <w:rPr>
                <w:sz w:val="20"/>
                <w:szCs w:val="20"/>
              </w:rPr>
            </w:pPr>
            <w:r w:rsidRPr="00A5746B">
              <w:rPr>
                <w:sz w:val="20"/>
                <w:szCs w:val="20"/>
              </w:rPr>
              <w:t>155,7</w:t>
            </w:r>
          </w:p>
        </w:tc>
        <w:tc>
          <w:tcPr>
            <w:tcW w:w="377" w:type="pct"/>
            <w:shd w:val="clear" w:color="auto" w:fill="auto"/>
            <w:vAlign w:val="center"/>
          </w:tcPr>
          <w:p w:rsidR="00354E62" w:rsidRPr="00A5746B" w:rsidRDefault="00354E62">
            <w:pPr>
              <w:jc w:val="center"/>
              <w:rPr>
                <w:sz w:val="20"/>
                <w:szCs w:val="20"/>
              </w:rPr>
            </w:pPr>
            <w:r w:rsidRPr="00A5746B">
              <w:rPr>
                <w:sz w:val="20"/>
                <w:szCs w:val="20"/>
              </w:rPr>
              <w:t>155,7</w:t>
            </w:r>
          </w:p>
        </w:tc>
        <w:tc>
          <w:tcPr>
            <w:tcW w:w="377" w:type="pct"/>
            <w:shd w:val="clear" w:color="auto" w:fill="auto"/>
            <w:vAlign w:val="center"/>
          </w:tcPr>
          <w:p w:rsidR="00354E62" w:rsidRPr="00A5746B" w:rsidRDefault="00354E62">
            <w:pPr>
              <w:jc w:val="center"/>
              <w:rPr>
                <w:sz w:val="20"/>
                <w:szCs w:val="20"/>
              </w:rPr>
            </w:pPr>
            <w:r w:rsidRPr="00A5746B">
              <w:rPr>
                <w:sz w:val="20"/>
                <w:szCs w:val="20"/>
              </w:rPr>
              <w:t>155,7</w:t>
            </w:r>
          </w:p>
        </w:tc>
        <w:tc>
          <w:tcPr>
            <w:tcW w:w="381" w:type="pct"/>
            <w:vAlign w:val="center"/>
          </w:tcPr>
          <w:p w:rsidR="00354E62" w:rsidRPr="00A5746B" w:rsidRDefault="00354E62">
            <w:pPr>
              <w:jc w:val="center"/>
              <w:rPr>
                <w:sz w:val="20"/>
                <w:szCs w:val="20"/>
              </w:rPr>
            </w:pPr>
            <w:r w:rsidRPr="00A5746B">
              <w:rPr>
                <w:sz w:val="20"/>
                <w:szCs w:val="20"/>
              </w:rPr>
              <w:t>155,7</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4.10</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Средневзвешенный КПД котел</w:t>
            </w:r>
            <w:r w:rsidRPr="00A5746B">
              <w:rPr>
                <w:rFonts w:eastAsia="Times New Roman"/>
                <w:sz w:val="22"/>
                <w:lang w:eastAsia="ru-RU"/>
              </w:rPr>
              <w:t>ь</w:t>
            </w:r>
            <w:r w:rsidRPr="00A5746B">
              <w:rPr>
                <w:rFonts w:eastAsia="Times New Roman"/>
                <w:sz w:val="22"/>
                <w:lang w:eastAsia="ru-RU"/>
              </w:rPr>
              <w:t>ных</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w:t>
            </w:r>
          </w:p>
        </w:tc>
        <w:tc>
          <w:tcPr>
            <w:tcW w:w="476" w:type="pct"/>
            <w:shd w:val="clear" w:color="auto" w:fill="auto"/>
            <w:vAlign w:val="center"/>
          </w:tcPr>
          <w:p w:rsidR="00354E62" w:rsidRPr="00A5746B" w:rsidRDefault="00354E62">
            <w:pPr>
              <w:jc w:val="center"/>
              <w:rPr>
                <w:sz w:val="20"/>
                <w:szCs w:val="20"/>
              </w:rPr>
            </w:pPr>
            <w:r w:rsidRPr="00A5746B">
              <w:rPr>
                <w:sz w:val="20"/>
                <w:szCs w:val="20"/>
              </w:rPr>
              <w:t>90,1</w:t>
            </w:r>
          </w:p>
        </w:tc>
        <w:tc>
          <w:tcPr>
            <w:tcW w:w="377" w:type="pct"/>
            <w:shd w:val="clear" w:color="auto" w:fill="auto"/>
            <w:vAlign w:val="center"/>
          </w:tcPr>
          <w:p w:rsidR="00354E62" w:rsidRPr="00A5746B" w:rsidRDefault="00354E62">
            <w:pPr>
              <w:jc w:val="center"/>
              <w:rPr>
                <w:sz w:val="20"/>
                <w:szCs w:val="20"/>
              </w:rPr>
            </w:pPr>
            <w:r w:rsidRPr="00A5746B">
              <w:rPr>
                <w:sz w:val="20"/>
                <w:szCs w:val="20"/>
              </w:rPr>
              <w:t>91,8</w:t>
            </w:r>
          </w:p>
        </w:tc>
        <w:tc>
          <w:tcPr>
            <w:tcW w:w="377" w:type="pct"/>
            <w:shd w:val="clear" w:color="auto" w:fill="auto"/>
            <w:vAlign w:val="center"/>
          </w:tcPr>
          <w:p w:rsidR="00354E62" w:rsidRPr="00A5746B" w:rsidRDefault="00354E62">
            <w:pPr>
              <w:jc w:val="center"/>
              <w:rPr>
                <w:sz w:val="20"/>
                <w:szCs w:val="20"/>
              </w:rPr>
            </w:pPr>
            <w:r w:rsidRPr="00A5746B">
              <w:rPr>
                <w:sz w:val="20"/>
                <w:szCs w:val="20"/>
              </w:rPr>
              <w:t>91,8</w:t>
            </w:r>
          </w:p>
        </w:tc>
        <w:tc>
          <w:tcPr>
            <w:tcW w:w="377" w:type="pct"/>
            <w:shd w:val="clear" w:color="auto" w:fill="auto"/>
            <w:vAlign w:val="center"/>
          </w:tcPr>
          <w:p w:rsidR="00354E62" w:rsidRPr="00A5746B" w:rsidRDefault="00354E62">
            <w:pPr>
              <w:jc w:val="center"/>
              <w:rPr>
                <w:sz w:val="20"/>
                <w:szCs w:val="20"/>
              </w:rPr>
            </w:pPr>
            <w:r w:rsidRPr="00A5746B">
              <w:rPr>
                <w:sz w:val="20"/>
                <w:szCs w:val="20"/>
              </w:rPr>
              <w:t>91,8</w:t>
            </w:r>
          </w:p>
        </w:tc>
        <w:tc>
          <w:tcPr>
            <w:tcW w:w="377" w:type="pct"/>
            <w:shd w:val="clear" w:color="auto" w:fill="auto"/>
            <w:vAlign w:val="center"/>
          </w:tcPr>
          <w:p w:rsidR="00354E62" w:rsidRPr="00A5746B" w:rsidRDefault="00354E62">
            <w:pPr>
              <w:jc w:val="center"/>
              <w:rPr>
                <w:sz w:val="20"/>
                <w:szCs w:val="20"/>
              </w:rPr>
            </w:pPr>
            <w:r w:rsidRPr="00A5746B">
              <w:rPr>
                <w:sz w:val="20"/>
                <w:szCs w:val="20"/>
              </w:rPr>
              <w:t>91,8</w:t>
            </w:r>
          </w:p>
        </w:tc>
        <w:tc>
          <w:tcPr>
            <w:tcW w:w="377" w:type="pct"/>
            <w:shd w:val="clear" w:color="auto" w:fill="auto"/>
            <w:vAlign w:val="center"/>
          </w:tcPr>
          <w:p w:rsidR="00354E62" w:rsidRPr="00A5746B" w:rsidRDefault="00354E62">
            <w:pPr>
              <w:jc w:val="center"/>
              <w:rPr>
                <w:sz w:val="20"/>
                <w:szCs w:val="20"/>
              </w:rPr>
            </w:pPr>
            <w:r w:rsidRPr="00A5746B">
              <w:rPr>
                <w:sz w:val="20"/>
                <w:szCs w:val="20"/>
              </w:rPr>
              <w:t>91,8</w:t>
            </w:r>
          </w:p>
        </w:tc>
        <w:tc>
          <w:tcPr>
            <w:tcW w:w="377" w:type="pct"/>
            <w:shd w:val="clear" w:color="auto" w:fill="auto"/>
            <w:vAlign w:val="center"/>
          </w:tcPr>
          <w:p w:rsidR="00354E62" w:rsidRPr="00A5746B" w:rsidRDefault="00354E62">
            <w:pPr>
              <w:jc w:val="center"/>
              <w:rPr>
                <w:sz w:val="20"/>
                <w:szCs w:val="20"/>
              </w:rPr>
            </w:pPr>
            <w:r w:rsidRPr="00A5746B">
              <w:rPr>
                <w:sz w:val="20"/>
                <w:szCs w:val="20"/>
              </w:rPr>
              <w:t>91,8</w:t>
            </w:r>
          </w:p>
        </w:tc>
        <w:tc>
          <w:tcPr>
            <w:tcW w:w="381" w:type="pct"/>
            <w:vAlign w:val="center"/>
          </w:tcPr>
          <w:p w:rsidR="00354E62" w:rsidRPr="00A5746B" w:rsidRDefault="00354E62">
            <w:pPr>
              <w:jc w:val="center"/>
              <w:rPr>
                <w:sz w:val="20"/>
                <w:szCs w:val="20"/>
              </w:rPr>
            </w:pPr>
            <w:r w:rsidRPr="00A5746B">
              <w:rPr>
                <w:sz w:val="20"/>
                <w:szCs w:val="20"/>
              </w:rPr>
              <w:t>91,8</w:t>
            </w:r>
          </w:p>
        </w:tc>
      </w:tr>
      <w:tr w:rsidR="00354E62" w:rsidRPr="00A5746B" w:rsidTr="002956A6">
        <w:trPr>
          <w:cantSplit/>
        </w:trPr>
        <w:tc>
          <w:tcPr>
            <w:tcW w:w="274" w:type="pct"/>
            <w:vAlign w:val="bottom"/>
          </w:tcPr>
          <w:p w:rsidR="00354E62" w:rsidRPr="00A5746B" w:rsidRDefault="00354E62" w:rsidP="00EC2167">
            <w:pPr>
              <w:jc w:val="center"/>
              <w:rPr>
                <w:sz w:val="22"/>
              </w:rPr>
            </w:pPr>
            <w:r w:rsidRPr="00A5746B">
              <w:rPr>
                <w:sz w:val="22"/>
              </w:rPr>
              <w:t>5</w:t>
            </w:r>
          </w:p>
        </w:tc>
        <w:tc>
          <w:tcPr>
            <w:tcW w:w="1192" w:type="pct"/>
            <w:shd w:val="clear" w:color="auto" w:fill="auto"/>
            <w:vAlign w:val="bottom"/>
          </w:tcPr>
          <w:p w:rsidR="00354E62" w:rsidRPr="00A5746B" w:rsidRDefault="00354E62" w:rsidP="00EC2167">
            <w:pPr>
              <w:jc w:val="left"/>
              <w:rPr>
                <w:rFonts w:eastAsia="Times New Roman"/>
                <w:sz w:val="22"/>
                <w:lang w:eastAsia="ru-RU"/>
              </w:rPr>
            </w:pPr>
            <w:r w:rsidRPr="00A5746B">
              <w:rPr>
                <w:rFonts w:eastAsia="Times New Roman"/>
                <w:b/>
                <w:bCs/>
                <w:sz w:val="22"/>
                <w:lang w:eastAsia="ru-RU"/>
              </w:rPr>
              <w:t>Котельная (п.Яр, ул. Ф.Васильева, 6а)</w:t>
            </w:r>
          </w:p>
        </w:tc>
        <w:tc>
          <w:tcPr>
            <w:tcW w:w="414" w:type="pct"/>
            <w:shd w:val="clear" w:color="auto" w:fill="auto"/>
            <w:vAlign w:val="center"/>
          </w:tcPr>
          <w:p w:rsidR="00354E62" w:rsidRPr="00A5746B" w:rsidRDefault="00354E62" w:rsidP="00EC2167">
            <w:pPr>
              <w:jc w:val="center"/>
              <w:rPr>
                <w:rFonts w:eastAsia="Times New Roman"/>
                <w:sz w:val="22"/>
                <w:lang w:eastAsia="ru-RU"/>
              </w:rPr>
            </w:pPr>
          </w:p>
        </w:tc>
        <w:tc>
          <w:tcPr>
            <w:tcW w:w="476" w:type="pct"/>
            <w:shd w:val="clear" w:color="auto" w:fill="auto"/>
            <w:vAlign w:val="center"/>
          </w:tcPr>
          <w:p w:rsidR="00354E62" w:rsidRPr="00A5746B" w:rsidRDefault="00354E62">
            <w:pPr>
              <w:rPr>
                <w:b/>
                <w:bCs/>
                <w:sz w:val="20"/>
                <w:szCs w:val="20"/>
              </w:rPr>
            </w:pPr>
            <w:r w:rsidRPr="00A5746B">
              <w:rPr>
                <w:b/>
                <w:bCs/>
                <w:sz w:val="20"/>
                <w:szCs w:val="20"/>
              </w:rPr>
              <w:t> </w:t>
            </w:r>
          </w:p>
        </w:tc>
        <w:tc>
          <w:tcPr>
            <w:tcW w:w="377" w:type="pct"/>
            <w:shd w:val="clear" w:color="auto" w:fill="auto"/>
            <w:vAlign w:val="center"/>
          </w:tcPr>
          <w:p w:rsidR="00354E62" w:rsidRPr="00A5746B" w:rsidRDefault="00354E62">
            <w:pPr>
              <w:rPr>
                <w:b/>
                <w:bCs/>
                <w:sz w:val="20"/>
                <w:szCs w:val="20"/>
              </w:rPr>
            </w:pPr>
            <w:r w:rsidRPr="00A5746B">
              <w:rPr>
                <w:b/>
                <w:bCs/>
                <w:sz w:val="20"/>
                <w:szCs w:val="20"/>
              </w:rPr>
              <w:t> </w:t>
            </w:r>
          </w:p>
        </w:tc>
        <w:tc>
          <w:tcPr>
            <w:tcW w:w="377" w:type="pct"/>
            <w:shd w:val="clear" w:color="auto" w:fill="auto"/>
            <w:vAlign w:val="center"/>
          </w:tcPr>
          <w:p w:rsidR="00354E62" w:rsidRPr="00A5746B" w:rsidRDefault="00354E62">
            <w:pPr>
              <w:rPr>
                <w:b/>
                <w:bCs/>
                <w:sz w:val="20"/>
                <w:szCs w:val="20"/>
              </w:rPr>
            </w:pPr>
            <w:r w:rsidRPr="00A5746B">
              <w:rPr>
                <w:b/>
                <w:bCs/>
                <w:sz w:val="20"/>
                <w:szCs w:val="20"/>
              </w:rPr>
              <w:t> </w:t>
            </w:r>
          </w:p>
        </w:tc>
        <w:tc>
          <w:tcPr>
            <w:tcW w:w="377" w:type="pct"/>
            <w:shd w:val="clear" w:color="auto" w:fill="auto"/>
            <w:vAlign w:val="center"/>
          </w:tcPr>
          <w:p w:rsidR="00354E62" w:rsidRPr="00A5746B" w:rsidRDefault="00354E62">
            <w:pPr>
              <w:rPr>
                <w:b/>
                <w:bCs/>
                <w:sz w:val="20"/>
                <w:szCs w:val="20"/>
              </w:rPr>
            </w:pPr>
            <w:r w:rsidRPr="00A5746B">
              <w:rPr>
                <w:b/>
                <w:bCs/>
                <w:sz w:val="20"/>
                <w:szCs w:val="20"/>
              </w:rPr>
              <w:t> </w:t>
            </w:r>
          </w:p>
        </w:tc>
        <w:tc>
          <w:tcPr>
            <w:tcW w:w="377" w:type="pct"/>
            <w:shd w:val="clear" w:color="auto" w:fill="auto"/>
            <w:vAlign w:val="center"/>
          </w:tcPr>
          <w:p w:rsidR="00354E62" w:rsidRPr="00A5746B" w:rsidRDefault="00354E62">
            <w:pPr>
              <w:rPr>
                <w:b/>
                <w:bCs/>
                <w:sz w:val="20"/>
                <w:szCs w:val="20"/>
              </w:rPr>
            </w:pPr>
            <w:r w:rsidRPr="00A5746B">
              <w:rPr>
                <w:b/>
                <w:bCs/>
                <w:sz w:val="20"/>
                <w:szCs w:val="20"/>
              </w:rPr>
              <w:t> </w:t>
            </w:r>
          </w:p>
        </w:tc>
        <w:tc>
          <w:tcPr>
            <w:tcW w:w="377" w:type="pct"/>
            <w:shd w:val="clear" w:color="auto" w:fill="auto"/>
            <w:vAlign w:val="center"/>
          </w:tcPr>
          <w:p w:rsidR="00354E62" w:rsidRPr="00A5746B" w:rsidRDefault="00354E62">
            <w:pPr>
              <w:rPr>
                <w:b/>
                <w:bCs/>
                <w:sz w:val="20"/>
                <w:szCs w:val="20"/>
              </w:rPr>
            </w:pPr>
            <w:r w:rsidRPr="00A5746B">
              <w:rPr>
                <w:b/>
                <w:bCs/>
                <w:sz w:val="20"/>
                <w:szCs w:val="20"/>
              </w:rPr>
              <w:t> </w:t>
            </w:r>
          </w:p>
        </w:tc>
        <w:tc>
          <w:tcPr>
            <w:tcW w:w="377" w:type="pct"/>
            <w:shd w:val="clear" w:color="auto" w:fill="auto"/>
            <w:vAlign w:val="center"/>
          </w:tcPr>
          <w:p w:rsidR="00354E62" w:rsidRPr="00A5746B" w:rsidRDefault="00354E62">
            <w:pPr>
              <w:rPr>
                <w:b/>
                <w:bCs/>
                <w:sz w:val="20"/>
                <w:szCs w:val="20"/>
              </w:rPr>
            </w:pPr>
            <w:r w:rsidRPr="00A5746B">
              <w:rPr>
                <w:b/>
                <w:bCs/>
                <w:sz w:val="20"/>
                <w:szCs w:val="20"/>
              </w:rPr>
              <w:t> </w:t>
            </w:r>
          </w:p>
        </w:tc>
        <w:tc>
          <w:tcPr>
            <w:tcW w:w="381" w:type="pct"/>
            <w:vAlign w:val="bottom"/>
          </w:tcPr>
          <w:p w:rsidR="00354E62" w:rsidRPr="00A5746B" w:rsidRDefault="00354E62">
            <w:pPr>
              <w:rPr>
                <w:rFonts w:ascii="Calibri" w:hAnsi="Calibri" w:cs="Calibri"/>
                <w:sz w:val="22"/>
              </w:rPr>
            </w:pP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5.1</w:t>
            </w:r>
          </w:p>
        </w:tc>
        <w:tc>
          <w:tcPr>
            <w:tcW w:w="1192" w:type="pct"/>
            <w:shd w:val="clear" w:color="auto" w:fill="auto"/>
            <w:vAlign w:val="center"/>
          </w:tcPr>
          <w:p w:rsidR="00354E62" w:rsidRPr="00A5746B" w:rsidRDefault="00354E62" w:rsidP="00EC2167">
            <w:pPr>
              <w:jc w:val="left"/>
              <w:rPr>
                <w:rFonts w:eastAsia="Times New Roman"/>
                <w:sz w:val="22"/>
                <w:lang w:eastAsia="ru-RU"/>
              </w:rPr>
            </w:pPr>
            <w:r w:rsidRPr="00A5746B">
              <w:rPr>
                <w:rFonts w:eastAsia="Times New Roman"/>
                <w:sz w:val="22"/>
                <w:lang w:eastAsia="ru-RU"/>
              </w:rPr>
              <w:t>Вид топлива</w:t>
            </w:r>
          </w:p>
        </w:tc>
        <w:tc>
          <w:tcPr>
            <w:tcW w:w="414" w:type="pct"/>
            <w:shd w:val="clear" w:color="auto" w:fill="auto"/>
            <w:vAlign w:val="center"/>
          </w:tcPr>
          <w:p w:rsidR="00354E62" w:rsidRPr="00A5746B" w:rsidRDefault="00354E62" w:rsidP="00EC2167">
            <w:pPr>
              <w:jc w:val="left"/>
              <w:rPr>
                <w:rFonts w:eastAsia="Times New Roman"/>
                <w:sz w:val="22"/>
                <w:lang w:eastAsia="ru-RU"/>
              </w:rPr>
            </w:pPr>
          </w:p>
        </w:tc>
        <w:tc>
          <w:tcPr>
            <w:tcW w:w="476" w:type="pct"/>
            <w:shd w:val="clear" w:color="auto" w:fill="auto"/>
            <w:vAlign w:val="center"/>
          </w:tcPr>
          <w:p w:rsidR="00354E62" w:rsidRPr="00A5746B" w:rsidRDefault="00354E62">
            <w:pPr>
              <w:rPr>
                <w:sz w:val="20"/>
                <w:szCs w:val="20"/>
              </w:rPr>
            </w:pPr>
            <w:r w:rsidRPr="00A5746B">
              <w:rPr>
                <w:sz w:val="20"/>
                <w:szCs w:val="20"/>
              </w:rPr>
              <w:t>газ</w:t>
            </w:r>
          </w:p>
        </w:tc>
        <w:tc>
          <w:tcPr>
            <w:tcW w:w="377" w:type="pct"/>
            <w:shd w:val="clear" w:color="auto" w:fill="auto"/>
            <w:vAlign w:val="center"/>
          </w:tcPr>
          <w:p w:rsidR="00354E62" w:rsidRPr="00A5746B" w:rsidRDefault="00354E62">
            <w:pPr>
              <w:rPr>
                <w:sz w:val="20"/>
                <w:szCs w:val="20"/>
              </w:rPr>
            </w:pPr>
            <w:r w:rsidRPr="00A5746B">
              <w:rPr>
                <w:sz w:val="20"/>
                <w:szCs w:val="20"/>
              </w:rPr>
              <w:t>газ</w:t>
            </w:r>
          </w:p>
        </w:tc>
        <w:tc>
          <w:tcPr>
            <w:tcW w:w="377" w:type="pct"/>
            <w:shd w:val="clear" w:color="auto" w:fill="auto"/>
            <w:vAlign w:val="center"/>
          </w:tcPr>
          <w:p w:rsidR="00354E62" w:rsidRPr="00A5746B" w:rsidRDefault="00354E62">
            <w:pPr>
              <w:rPr>
                <w:sz w:val="20"/>
                <w:szCs w:val="20"/>
              </w:rPr>
            </w:pPr>
            <w:r w:rsidRPr="00A5746B">
              <w:rPr>
                <w:sz w:val="20"/>
                <w:szCs w:val="20"/>
              </w:rPr>
              <w:t>газ</w:t>
            </w:r>
          </w:p>
        </w:tc>
        <w:tc>
          <w:tcPr>
            <w:tcW w:w="377" w:type="pct"/>
            <w:shd w:val="clear" w:color="auto" w:fill="auto"/>
            <w:vAlign w:val="center"/>
          </w:tcPr>
          <w:p w:rsidR="00354E62" w:rsidRPr="00A5746B" w:rsidRDefault="00354E62">
            <w:pPr>
              <w:rPr>
                <w:sz w:val="20"/>
                <w:szCs w:val="20"/>
              </w:rPr>
            </w:pPr>
            <w:r w:rsidRPr="00A5746B">
              <w:rPr>
                <w:sz w:val="20"/>
                <w:szCs w:val="20"/>
              </w:rPr>
              <w:t>газ</w:t>
            </w:r>
          </w:p>
        </w:tc>
        <w:tc>
          <w:tcPr>
            <w:tcW w:w="377" w:type="pct"/>
            <w:shd w:val="clear" w:color="auto" w:fill="auto"/>
            <w:vAlign w:val="center"/>
          </w:tcPr>
          <w:p w:rsidR="00354E62" w:rsidRPr="00A5746B" w:rsidRDefault="00354E62">
            <w:pPr>
              <w:rPr>
                <w:sz w:val="20"/>
                <w:szCs w:val="20"/>
              </w:rPr>
            </w:pPr>
            <w:r w:rsidRPr="00A5746B">
              <w:rPr>
                <w:sz w:val="20"/>
                <w:szCs w:val="20"/>
              </w:rPr>
              <w:t>газ</w:t>
            </w:r>
          </w:p>
        </w:tc>
        <w:tc>
          <w:tcPr>
            <w:tcW w:w="377" w:type="pct"/>
            <w:shd w:val="clear" w:color="auto" w:fill="auto"/>
            <w:vAlign w:val="center"/>
          </w:tcPr>
          <w:p w:rsidR="00354E62" w:rsidRPr="00A5746B" w:rsidRDefault="00354E62">
            <w:pPr>
              <w:rPr>
                <w:sz w:val="20"/>
                <w:szCs w:val="20"/>
              </w:rPr>
            </w:pPr>
            <w:r w:rsidRPr="00A5746B">
              <w:rPr>
                <w:sz w:val="20"/>
                <w:szCs w:val="20"/>
              </w:rPr>
              <w:t>газ</w:t>
            </w:r>
          </w:p>
        </w:tc>
        <w:tc>
          <w:tcPr>
            <w:tcW w:w="377" w:type="pct"/>
            <w:shd w:val="clear" w:color="auto" w:fill="auto"/>
            <w:vAlign w:val="center"/>
          </w:tcPr>
          <w:p w:rsidR="00354E62" w:rsidRPr="00A5746B" w:rsidRDefault="00354E62">
            <w:pPr>
              <w:rPr>
                <w:sz w:val="20"/>
                <w:szCs w:val="20"/>
              </w:rPr>
            </w:pPr>
            <w:r w:rsidRPr="00A5746B">
              <w:rPr>
                <w:sz w:val="20"/>
                <w:szCs w:val="20"/>
              </w:rPr>
              <w:t>газ</w:t>
            </w:r>
          </w:p>
        </w:tc>
        <w:tc>
          <w:tcPr>
            <w:tcW w:w="381" w:type="pct"/>
            <w:vAlign w:val="center"/>
          </w:tcPr>
          <w:p w:rsidR="00354E62" w:rsidRPr="00A5746B" w:rsidRDefault="00354E62">
            <w:pPr>
              <w:rPr>
                <w:sz w:val="20"/>
                <w:szCs w:val="20"/>
              </w:rPr>
            </w:pPr>
            <w:r w:rsidRPr="00A5746B">
              <w:rPr>
                <w:sz w:val="20"/>
                <w:szCs w:val="20"/>
              </w:rPr>
              <w:t>газ</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5.2</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расход натурального топлива</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тыс.куб.м</w:t>
            </w:r>
          </w:p>
        </w:tc>
        <w:tc>
          <w:tcPr>
            <w:tcW w:w="476" w:type="pct"/>
            <w:shd w:val="clear" w:color="auto" w:fill="auto"/>
            <w:vAlign w:val="center"/>
          </w:tcPr>
          <w:p w:rsidR="00354E62" w:rsidRPr="00A5746B" w:rsidRDefault="00354E62">
            <w:pPr>
              <w:jc w:val="center"/>
              <w:rPr>
                <w:sz w:val="20"/>
                <w:szCs w:val="20"/>
              </w:rPr>
            </w:pPr>
            <w:r w:rsidRPr="00A5746B">
              <w:rPr>
                <w:sz w:val="20"/>
                <w:szCs w:val="20"/>
              </w:rPr>
              <w:t>721,4</w:t>
            </w:r>
          </w:p>
        </w:tc>
        <w:tc>
          <w:tcPr>
            <w:tcW w:w="377" w:type="pct"/>
            <w:shd w:val="clear" w:color="auto" w:fill="auto"/>
            <w:vAlign w:val="center"/>
          </w:tcPr>
          <w:p w:rsidR="00354E62" w:rsidRPr="00A5746B" w:rsidRDefault="00354E62">
            <w:pPr>
              <w:jc w:val="center"/>
              <w:rPr>
                <w:sz w:val="20"/>
                <w:szCs w:val="20"/>
              </w:rPr>
            </w:pPr>
            <w:r w:rsidRPr="00A5746B">
              <w:rPr>
                <w:sz w:val="20"/>
                <w:szCs w:val="20"/>
              </w:rPr>
              <w:t>838,2</w:t>
            </w:r>
          </w:p>
        </w:tc>
        <w:tc>
          <w:tcPr>
            <w:tcW w:w="377" w:type="pct"/>
            <w:shd w:val="clear" w:color="auto" w:fill="auto"/>
            <w:vAlign w:val="center"/>
          </w:tcPr>
          <w:p w:rsidR="00354E62" w:rsidRPr="00A5746B" w:rsidRDefault="00354E62">
            <w:pPr>
              <w:jc w:val="center"/>
              <w:rPr>
                <w:sz w:val="20"/>
                <w:szCs w:val="20"/>
              </w:rPr>
            </w:pPr>
            <w:r w:rsidRPr="00A5746B">
              <w:rPr>
                <w:sz w:val="20"/>
                <w:szCs w:val="20"/>
              </w:rPr>
              <w:t>847,5</w:t>
            </w:r>
          </w:p>
        </w:tc>
        <w:tc>
          <w:tcPr>
            <w:tcW w:w="377" w:type="pct"/>
            <w:shd w:val="clear" w:color="auto" w:fill="auto"/>
            <w:vAlign w:val="center"/>
          </w:tcPr>
          <w:p w:rsidR="00354E62" w:rsidRPr="00A5746B" w:rsidRDefault="00354E62">
            <w:pPr>
              <w:jc w:val="center"/>
              <w:rPr>
                <w:sz w:val="20"/>
                <w:szCs w:val="20"/>
              </w:rPr>
            </w:pPr>
            <w:r w:rsidRPr="00A5746B">
              <w:rPr>
                <w:sz w:val="20"/>
                <w:szCs w:val="20"/>
              </w:rPr>
              <w:t>855,6</w:t>
            </w:r>
          </w:p>
        </w:tc>
        <w:tc>
          <w:tcPr>
            <w:tcW w:w="377" w:type="pct"/>
            <w:shd w:val="clear" w:color="auto" w:fill="auto"/>
            <w:vAlign w:val="center"/>
          </w:tcPr>
          <w:p w:rsidR="00354E62" w:rsidRPr="00A5746B" w:rsidRDefault="00354E62">
            <w:pPr>
              <w:jc w:val="center"/>
              <w:rPr>
                <w:sz w:val="20"/>
                <w:szCs w:val="20"/>
              </w:rPr>
            </w:pPr>
            <w:r w:rsidRPr="00A5746B">
              <w:rPr>
                <w:sz w:val="20"/>
                <w:szCs w:val="20"/>
              </w:rPr>
              <w:t>855,0</w:t>
            </w:r>
          </w:p>
        </w:tc>
        <w:tc>
          <w:tcPr>
            <w:tcW w:w="377" w:type="pct"/>
            <w:shd w:val="clear" w:color="auto" w:fill="auto"/>
            <w:vAlign w:val="center"/>
          </w:tcPr>
          <w:p w:rsidR="00354E62" w:rsidRPr="00A5746B" w:rsidRDefault="00354E62">
            <w:pPr>
              <w:jc w:val="center"/>
              <w:rPr>
                <w:sz w:val="20"/>
                <w:szCs w:val="20"/>
              </w:rPr>
            </w:pPr>
            <w:r w:rsidRPr="00A5746B">
              <w:rPr>
                <w:sz w:val="20"/>
                <w:szCs w:val="20"/>
              </w:rPr>
              <w:t>854,4</w:t>
            </w:r>
          </w:p>
        </w:tc>
        <w:tc>
          <w:tcPr>
            <w:tcW w:w="377" w:type="pct"/>
            <w:shd w:val="clear" w:color="auto" w:fill="auto"/>
            <w:vAlign w:val="center"/>
          </w:tcPr>
          <w:p w:rsidR="00354E62" w:rsidRPr="00A5746B" w:rsidRDefault="00354E62">
            <w:pPr>
              <w:jc w:val="center"/>
              <w:rPr>
                <w:sz w:val="20"/>
                <w:szCs w:val="20"/>
              </w:rPr>
            </w:pPr>
            <w:r w:rsidRPr="00A5746B">
              <w:rPr>
                <w:sz w:val="20"/>
                <w:szCs w:val="20"/>
              </w:rPr>
              <w:t>853,8</w:t>
            </w:r>
          </w:p>
        </w:tc>
        <w:tc>
          <w:tcPr>
            <w:tcW w:w="381" w:type="pct"/>
            <w:vAlign w:val="center"/>
          </w:tcPr>
          <w:p w:rsidR="00354E62" w:rsidRPr="00A5746B" w:rsidRDefault="00354E62">
            <w:pPr>
              <w:jc w:val="center"/>
              <w:rPr>
                <w:sz w:val="20"/>
                <w:szCs w:val="20"/>
              </w:rPr>
            </w:pPr>
            <w:r w:rsidRPr="00A5746B">
              <w:rPr>
                <w:sz w:val="20"/>
                <w:szCs w:val="20"/>
              </w:rPr>
              <w:t>853,2</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5.3</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Расход условного топлива</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т.у.т.</w:t>
            </w:r>
          </w:p>
        </w:tc>
        <w:tc>
          <w:tcPr>
            <w:tcW w:w="476" w:type="pct"/>
            <w:shd w:val="clear" w:color="auto" w:fill="auto"/>
            <w:vAlign w:val="center"/>
          </w:tcPr>
          <w:p w:rsidR="00354E62" w:rsidRPr="00A5746B" w:rsidRDefault="00354E62">
            <w:pPr>
              <w:jc w:val="center"/>
              <w:rPr>
                <w:sz w:val="20"/>
                <w:szCs w:val="20"/>
              </w:rPr>
            </w:pPr>
            <w:r w:rsidRPr="00A5746B">
              <w:rPr>
                <w:sz w:val="20"/>
                <w:szCs w:val="20"/>
              </w:rPr>
              <w:t>840,2</w:t>
            </w:r>
          </w:p>
        </w:tc>
        <w:tc>
          <w:tcPr>
            <w:tcW w:w="377" w:type="pct"/>
            <w:shd w:val="clear" w:color="auto" w:fill="auto"/>
            <w:vAlign w:val="center"/>
          </w:tcPr>
          <w:p w:rsidR="00354E62" w:rsidRPr="00A5746B" w:rsidRDefault="00354E62">
            <w:pPr>
              <w:jc w:val="center"/>
              <w:rPr>
                <w:sz w:val="20"/>
                <w:szCs w:val="20"/>
              </w:rPr>
            </w:pPr>
            <w:r w:rsidRPr="00A5746B">
              <w:rPr>
                <w:sz w:val="20"/>
                <w:szCs w:val="20"/>
              </w:rPr>
              <w:t>976,2</w:t>
            </w:r>
          </w:p>
        </w:tc>
        <w:tc>
          <w:tcPr>
            <w:tcW w:w="377" w:type="pct"/>
            <w:shd w:val="clear" w:color="auto" w:fill="auto"/>
            <w:vAlign w:val="center"/>
          </w:tcPr>
          <w:p w:rsidR="00354E62" w:rsidRPr="00A5746B" w:rsidRDefault="00354E62">
            <w:pPr>
              <w:jc w:val="center"/>
              <w:rPr>
                <w:sz w:val="20"/>
                <w:szCs w:val="20"/>
              </w:rPr>
            </w:pPr>
            <w:r w:rsidRPr="00A5746B">
              <w:rPr>
                <w:sz w:val="20"/>
                <w:szCs w:val="20"/>
              </w:rPr>
              <w:t>987,1</w:t>
            </w:r>
          </w:p>
        </w:tc>
        <w:tc>
          <w:tcPr>
            <w:tcW w:w="377" w:type="pct"/>
            <w:shd w:val="clear" w:color="auto" w:fill="auto"/>
            <w:vAlign w:val="center"/>
          </w:tcPr>
          <w:p w:rsidR="00354E62" w:rsidRPr="00A5746B" w:rsidRDefault="00354E62">
            <w:pPr>
              <w:jc w:val="center"/>
              <w:rPr>
                <w:sz w:val="20"/>
                <w:szCs w:val="20"/>
              </w:rPr>
            </w:pPr>
            <w:r w:rsidRPr="00A5746B">
              <w:rPr>
                <w:sz w:val="20"/>
                <w:szCs w:val="20"/>
              </w:rPr>
              <w:t>996,5</w:t>
            </w:r>
          </w:p>
        </w:tc>
        <w:tc>
          <w:tcPr>
            <w:tcW w:w="377" w:type="pct"/>
            <w:shd w:val="clear" w:color="auto" w:fill="auto"/>
            <w:vAlign w:val="center"/>
          </w:tcPr>
          <w:p w:rsidR="00354E62" w:rsidRPr="00A5746B" w:rsidRDefault="00354E62">
            <w:pPr>
              <w:jc w:val="center"/>
              <w:rPr>
                <w:sz w:val="20"/>
                <w:szCs w:val="20"/>
              </w:rPr>
            </w:pPr>
            <w:r w:rsidRPr="00A5746B">
              <w:rPr>
                <w:sz w:val="20"/>
                <w:szCs w:val="20"/>
              </w:rPr>
              <w:t>995,8</w:t>
            </w:r>
          </w:p>
        </w:tc>
        <w:tc>
          <w:tcPr>
            <w:tcW w:w="377" w:type="pct"/>
            <w:shd w:val="clear" w:color="auto" w:fill="auto"/>
            <w:vAlign w:val="center"/>
          </w:tcPr>
          <w:p w:rsidR="00354E62" w:rsidRPr="00A5746B" w:rsidRDefault="00354E62">
            <w:pPr>
              <w:jc w:val="center"/>
              <w:rPr>
                <w:sz w:val="20"/>
                <w:szCs w:val="20"/>
              </w:rPr>
            </w:pPr>
            <w:r w:rsidRPr="00A5746B">
              <w:rPr>
                <w:sz w:val="20"/>
                <w:szCs w:val="20"/>
              </w:rPr>
              <w:t>995,1</w:t>
            </w:r>
          </w:p>
        </w:tc>
        <w:tc>
          <w:tcPr>
            <w:tcW w:w="377" w:type="pct"/>
            <w:shd w:val="clear" w:color="auto" w:fill="auto"/>
            <w:vAlign w:val="center"/>
          </w:tcPr>
          <w:p w:rsidR="00354E62" w:rsidRPr="00A5746B" w:rsidRDefault="00354E62">
            <w:pPr>
              <w:jc w:val="center"/>
              <w:rPr>
                <w:sz w:val="20"/>
                <w:szCs w:val="20"/>
              </w:rPr>
            </w:pPr>
            <w:r w:rsidRPr="00A5746B">
              <w:rPr>
                <w:sz w:val="20"/>
                <w:szCs w:val="20"/>
              </w:rPr>
              <w:t>994,4</w:t>
            </w:r>
          </w:p>
        </w:tc>
        <w:tc>
          <w:tcPr>
            <w:tcW w:w="381" w:type="pct"/>
            <w:vAlign w:val="center"/>
          </w:tcPr>
          <w:p w:rsidR="00354E62" w:rsidRPr="00A5746B" w:rsidRDefault="00354E62">
            <w:pPr>
              <w:jc w:val="center"/>
              <w:rPr>
                <w:sz w:val="20"/>
                <w:szCs w:val="20"/>
              </w:rPr>
            </w:pPr>
            <w:r w:rsidRPr="00A5746B">
              <w:rPr>
                <w:sz w:val="20"/>
                <w:szCs w:val="20"/>
              </w:rPr>
              <w:t>993,7</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5.4</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Выработка тепловой энергии</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Гкал</w:t>
            </w:r>
          </w:p>
        </w:tc>
        <w:tc>
          <w:tcPr>
            <w:tcW w:w="476" w:type="pct"/>
            <w:shd w:val="clear" w:color="auto" w:fill="auto"/>
            <w:vAlign w:val="center"/>
          </w:tcPr>
          <w:p w:rsidR="00354E62" w:rsidRPr="00A5746B" w:rsidRDefault="00354E62">
            <w:pPr>
              <w:jc w:val="center"/>
              <w:rPr>
                <w:sz w:val="20"/>
                <w:szCs w:val="20"/>
              </w:rPr>
            </w:pPr>
            <w:r w:rsidRPr="00A5746B">
              <w:rPr>
                <w:sz w:val="20"/>
                <w:szCs w:val="20"/>
              </w:rPr>
              <w:t>6272,8</w:t>
            </w:r>
          </w:p>
        </w:tc>
        <w:tc>
          <w:tcPr>
            <w:tcW w:w="377" w:type="pct"/>
            <w:shd w:val="clear" w:color="auto" w:fill="auto"/>
            <w:vAlign w:val="center"/>
          </w:tcPr>
          <w:p w:rsidR="00354E62" w:rsidRPr="00A5746B" w:rsidRDefault="00354E62">
            <w:pPr>
              <w:jc w:val="center"/>
              <w:rPr>
                <w:sz w:val="20"/>
                <w:szCs w:val="20"/>
              </w:rPr>
            </w:pPr>
            <w:r w:rsidRPr="00A5746B">
              <w:rPr>
                <w:sz w:val="20"/>
                <w:szCs w:val="20"/>
              </w:rPr>
              <w:t>6268,2</w:t>
            </w:r>
          </w:p>
        </w:tc>
        <w:tc>
          <w:tcPr>
            <w:tcW w:w="377" w:type="pct"/>
            <w:shd w:val="clear" w:color="auto" w:fill="auto"/>
            <w:vAlign w:val="center"/>
          </w:tcPr>
          <w:p w:rsidR="00354E62" w:rsidRPr="00A5746B" w:rsidRDefault="00354E62">
            <w:pPr>
              <w:jc w:val="center"/>
              <w:rPr>
                <w:sz w:val="20"/>
                <w:szCs w:val="20"/>
              </w:rPr>
            </w:pPr>
            <w:r w:rsidRPr="00A5746B">
              <w:rPr>
                <w:sz w:val="20"/>
                <w:szCs w:val="20"/>
              </w:rPr>
              <w:t>6338,0</w:t>
            </w:r>
          </w:p>
        </w:tc>
        <w:tc>
          <w:tcPr>
            <w:tcW w:w="377" w:type="pct"/>
            <w:shd w:val="clear" w:color="auto" w:fill="auto"/>
            <w:vAlign w:val="center"/>
          </w:tcPr>
          <w:p w:rsidR="00354E62" w:rsidRPr="00A5746B" w:rsidRDefault="00354E62">
            <w:pPr>
              <w:jc w:val="center"/>
              <w:rPr>
                <w:sz w:val="20"/>
                <w:szCs w:val="20"/>
              </w:rPr>
            </w:pPr>
            <w:r w:rsidRPr="00A5746B">
              <w:rPr>
                <w:sz w:val="20"/>
                <w:szCs w:val="20"/>
              </w:rPr>
              <w:t>6398,5</w:t>
            </w:r>
          </w:p>
        </w:tc>
        <w:tc>
          <w:tcPr>
            <w:tcW w:w="377" w:type="pct"/>
            <w:shd w:val="clear" w:color="auto" w:fill="auto"/>
            <w:vAlign w:val="center"/>
          </w:tcPr>
          <w:p w:rsidR="00354E62" w:rsidRPr="00A5746B" w:rsidRDefault="00354E62">
            <w:pPr>
              <w:jc w:val="center"/>
              <w:rPr>
                <w:sz w:val="20"/>
                <w:szCs w:val="20"/>
              </w:rPr>
            </w:pPr>
            <w:r w:rsidRPr="00A5746B">
              <w:rPr>
                <w:sz w:val="20"/>
                <w:szCs w:val="20"/>
              </w:rPr>
              <w:t>6394,0</w:t>
            </w:r>
          </w:p>
        </w:tc>
        <w:tc>
          <w:tcPr>
            <w:tcW w:w="377" w:type="pct"/>
            <w:shd w:val="clear" w:color="auto" w:fill="auto"/>
            <w:vAlign w:val="center"/>
          </w:tcPr>
          <w:p w:rsidR="00354E62" w:rsidRPr="00A5746B" w:rsidRDefault="00354E62">
            <w:pPr>
              <w:jc w:val="center"/>
              <w:rPr>
                <w:sz w:val="20"/>
                <w:szCs w:val="20"/>
              </w:rPr>
            </w:pPr>
            <w:r w:rsidRPr="00A5746B">
              <w:rPr>
                <w:sz w:val="20"/>
                <w:szCs w:val="20"/>
              </w:rPr>
              <w:t>6389,4</w:t>
            </w:r>
          </w:p>
        </w:tc>
        <w:tc>
          <w:tcPr>
            <w:tcW w:w="377" w:type="pct"/>
            <w:shd w:val="clear" w:color="auto" w:fill="auto"/>
            <w:vAlign w:val="center"/>
          </w:tcPr>
          <w:p w:rsidR="00354E62" w:rsidRPr="00A5746B" w:rsidRDefault="00354E62">
            <w:pPr>
              <w:jc w:val="center"/>
              <w:rPr>
                <w:sz w:val="20"/>
                <w:szCs w:val="20"/>
              </w:rPr>
            </w:pPr>
            <w:r w:rsidRPr="00A5746B">
              <w:rPr>
                <w:sz w:val="20"/>
                <w:szCs w:val="20"/>
              </w:rPr>
              <w:t>6384,9</w:t>
            </w:r>
          </w:p>
        </w:tc>
        <w:tc>
          <w:tcPr>
            <w:tcW w:w="381" w:type="pct"/>
            <w:vAlign w:val="center"/>
          </w:tcPr>
          <w:p w:rsidR="00354E62" w:rsidRPr="00A5746B" w:rsidRDefault="00354E62">
            <w:pPr>
              <w:jc w:val="center"/>
              <w:rPr>
                <w:sz w:val="20"/>
                <w:szCs w:val="20"/>
              </w:rPr>
            </w:pPr>
            <w:r w:rsidRPr="00A5746B">
              <w:rPr>
                <w:sz w:val="20"/>
                <w:szCs w:val="20"/>
              </w:rPr>
              <w:t>6380,5</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5.5</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Собственные и хозяйственные нужды котельной</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Гкал</w:t>
            </w:r>
          </w:p>
        </w:tc>
        <w:tc>
          <w:tcPr>
            <w:tcW w:w="476" w:type="pct"/>
            <w:shd w:val="clear" w:color="auto" w:fill="auto"/>
            <w:vAlign w:val="center"/>
          </w:tcPr>
          <w:p w:rsidR="00354E62" w:rsidRPr="00A5746B" w:rsidRDefault="00354E62">
            <w:pPr>
              <w:jc w:val="center"/>
              <w:rPr>
                <w:sz w:val="20"/>
                <w:szCs w:val="20"/>
              </w:rPr>
            </w:pPr>
            <w:r w:rsidRPr="00A5746B">
              <w:rPr>
                <w:sz w:val="20"/>
                <w:szCs w:val="20"/>
              </w:rPr>
              <w:t>141,1</w:t>
            </w:r>
          </w:p>
        </w:tc>
        <w:tc>
          <w:tcPr>
            <w:tcW w:w="377" w:type="pct"/>
            <w:shd w:val="clear" w:color="auto" w:fill="auto"/>
            <w:vAlign w:val="center"/>
          </w:tcPr>
          <w:p w:rsidR="00354E62" w:rsidRPr="00A5746B" w:rsidRDefault="00354E62">
            <w:pPr>
              <w:jc w:val="center"/>
              <w:rPr>
                <w:sz w:val="20"/>
                <w:szCs w:val="20"/>
              </w:rPr>
            </w:pPr>
            <w:r w:rsidRPr="00A5746B">
              <w:rPr>
                <w:sz w:val="20"/>
                <w:szCs w:val="20"/>
              </w:rPr>
              <w:t>141,1</w:t>
            </w:r>
          </w:p>
        </w:tc>
        <w:tc>
          <w:tcPr>
            <w:tcW w:w="377" w:type="pct"/>
            <w:shd w:val="clear" w:color="auto" w:fill="auto"/>
            <w:vAlign w:val="center"/>
          </w:tcPr>
          <w:p w:rsidR="00354E62" w:rsidRPr="00A5746B" w:rsidRDefault="00354E62">
            <w:pPr>
              <w:jc w:val="center"/>
              <w:rPr>
                <w:sz w:val="20"/>
                <w:szCs w:val="20"/>
              </w:rPr>
            </w:pPr>
            <w:r w:rsidRPr="00A5746B">
              <w:rPr>
                <w:sz w:val="20"/>
                <w:szCs w:val="20"/>
              </w:rPr>
              <w:t>141,1</w:t>
            </w:r>
          </w:p>
        </w:tc>
        <w:tc>
          <w:tcPr>
            <w:tcW w:w="377" w:type="pct"/>
            <w:shd w:val="clear" w:color="auto" w:fill="auto"/>
            <w:vAlign w:val="center"/>
          </w:tcPr>
          <w:p w:rsidR="00354E62" w:rsidRPr="00A5746B" w:rsidRDefault="00354E62">
            <w:pPr>
              <w:jc w:val="center"/>
              <w:rPr>
                <w:sz w:val="20"/>
                <w:szCs w:val="20"/>
              </w:rPr>
            </w:pPr>
            <w:r w:rsidRPr="00A5746B">
              <w:rPr>
                <w:sz w:val="20"/>
                <w:szCs w:val="20"/>
              </w:rPr>
              <w:t>141,1</w:t>
            </w:r>
          </w:p>
        </w:tc>
        <w:tc>
          <w:tcPr>
            <w:tcW w:w="377" w:type="pct"/>
            <w:shd w:val="clear" w:color="auto" w:fill="auto"/>
            <w:vAlign w:val="center"/>
          </w:tcPr>
          <w:p w:rsidR="00354E62" w:rsidRPr="00A5746B" w:rsidRDefault="00354E62">
            <w:pPr>
              <w:jc w:val="center"/>
              <w:rPr>
                <w:sz w:val="20"/>
                <w:szCs w:val="20"/>
              </w:rPr>
            </w:pPr>
            <w:r w:rsidRPr="00A5746B">
              <w:rPr>
                <w:sz w:val="20"/>
                <w:szCs w:val="20"/>
              </w:rPr>
              <w:t>141,1</w:t>
            </w:r>
          </w:p>
        </w:tc>
        <w:tc>
          <w:tcPr>
            <w:tcW w:w="377" w:type="pct"/>
            <w:shd w:val="clear" w:color="auto" w:fill="auto"/>
            <w:vAlign w:val="center"/>
          </w:tcPr>
          <w:p w:rsidR="00354E62" w:rsidRPr="00A5746B" w:rsidRDefault="00354E62">
            <w:pPr>
              <w:jc w:val="center"/>
              <w:rPr>
                <w:sz w:val="20"/>
                <w:szCs w:val="20"/>
              </w:rPr>
            </w:pPr>
            <w:r w:rsidRPr="00A5746B">
              <w:rPr>
                <w:sz w:val="20"/>
                <w:szCs w:val="20"/>
              </w:rPr>
              <w:t>141,1</w:t>
            </w:r>
          </w:p>
        </w:tc>
        <w:tc>
          <w:tcPr>
            <w:tcW w:w="377" w:type="pct"/>
            <w:shd w:val="clear" w:color="auto" w:fill="auto"/>
            <w:vAlign w:val="center"/>
          </w:tcPr>
          <w:p w:rsidR="00354E62" w:rsidRPr="00A5746B" w:rsidRDefault="00354E62">
            <w:pPr>
              <w:jc w:val="center"/>
              <w:rPr>
                <w:sz w:val="20"/>
                <w:szCs w:val="20"/>
              </w:rPr>
            </w:pPr>
            <w:r w:rsidRPr="00A5746B">
              <w:rPr>
                <w:sz w:val="20"/>
                <w:szCs w:val="20"/>
              </w:rPr>
              <w:t>141,1</w:t>
            </w:r>
          </w:p>
        </w:tc>
        <w:tc>
          <w:tcPr>
            <w:tcW w:w="381" w:type="pct"/>
            <w:vAlign w:val="center"/>
          </w:tcPr>
          <w:p w:rsidR="00354E62" w:rsidRPr="00A5746B" w:rsidRDefault="00354E62">
            <w:pPr>
              <w:jc w:val="center"/>
              <w:rPr>
                <w:sz w:val="20"/>
                <w:szCs w:val="20"/>
              </w:rPr>
            </w:pPr>
            <w:r w:rsidRPr="00A5746B">
              <w:rPr>
                <w:sz w:val="20"/>
                <w:szCs w:val="20"/>
              </w:rPr>
              <w:t>141,1</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5.6</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Тепловая энергия отпущенная в сети</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Гкал</w:t>
            </w:r>
          </w:p>
        </w:tc>
        <w:tc>
          <w:tcPr>
            <w:tcW w:w="476" w:type="pct"/>
            <w:shd w:val="clear" w:color="auto" w:fill="auto"/>
            <w:vAlign w:val="center"/>
          </w:tcPr>
          <w:p w:rsidR="00354E62" w:rsidRPr="00A5746B" w:rsidRDefault="00354E62">
            <w:pPr>
              <w:jc w:val="center"/>
              <w:rPr>
                <w:sz w:val="22"/>
              </w:rPr>
            </w:pPr>
            <w:r w:rsidRPr="00A5746B">
              <w:rPr>
                <w:sz w:val="22"/>
              </w:rPr>
              <w:t>6131,7</w:t>
            </w:r>
          </w:p>
        </w:tc>
        <w:tc>
          <w:tcPr>
            <w:tcW w:w="377" w:type="pct"/>
            <w:shd w:val="clear" w:color="auto" w:fill="auto"/>
            <w:vAlign w:val="center"/>
          </w:tcPr>
          <w:p w:rsidR="00354E62" w:rsidRPr="00A5746B" w:rsidRDefault="00354E62">
            <w:pPr>
              <w:jc w:val="center"/>
              <w:rPr>
                <w:sz w:val="20"/>
                <w:szCs w:val="20"/>
              </w:rPr>
            </w:pPr>
            <w:r w:rsidRPr="00A5746B">
              <w:rPr>
                <w:sz w:val="20"/>
                <w:szCs w:val="20"/>
              </w:rPr>
              <w:t>6127,1</w:t>
            </w:r>
          </w:p>
        </w:tc>
        <w:tc>
          <w:tcPr>
            <w:tcW w:w="377" w:type="pct"/>
            <w:shd w:val="clear" w:color="auto" w:fill="auto"/>
            <w:vAlign w:val="center"/>
          </w:tcPr>
          <w:p w:rsidR="00354E62" w:rsidRPr="00A5746B" w:rsidRDefault="00354E62">
            <w:pPr>
              <w:jc w:val="center"/>
              <w:rPr>
                <w:sz w:val="20"/>
                <w:szCs w:val="20"/>
              </w:rPr>
            </w:pPr>
            <w:r w:rsidRPr="00A5746B">
              <w:rPr>
                <w:sz w:val="20"/>
                <w:szCs w:val="20"/>
              </w:rPr>
              <w:t>6196,9</w:t>
            </w:r>
          </w:p>
        </w:tc>
        <w:tc>
          <w:tcPr>
            <w:tcW w:w="377" w:type="pct"/>
            <w:shd w:val="clear" w:color="auto" w:fill="auto"/>
            <w:vAlign w:val="center"/>
          </w:tcPr>
          <w:p w:rsidR="00354E62" w:rsidRPr="00A5746B" w:rsidRDefault="00354E62">
            <w:pPr>
              <w:jc w:val="center"/>
              <w:rPr>
                <w:sz w:val="20"/>
                <w:szCs w:val="20"/>
              </w:rPr>
            </w:pPr>
            <w:r w:rsidRPr="00A5746B">
              <w:rPr>
                <w:sz w:val="20"/>
                <w:szCs w:val="20"/>
              </w:rPr>
              <w:t>6257,4</w:t>
            </w:r>
          </w:p>
        </w:tc>
        <w:tc>
          <w:tcPr>
            <w:tcW w:w="377" w:type="pct"/>
            <w:shd w:val="clear" w:color="auto" w:fill="auto"/>
            <w:vAlign w:val="center"/>
          </w:tcPr>
          <w:p w:rsidR="00354E62" w:rsidRPr="00A5746B" w:rsidRDefault="00354E62">
            <w:pPr>
              <w:jc w:val="center"/>
              <w:rPr>
                <w:sz w:val="20"/>
                <w:szCs w:val="20"/>
              </w:rPr>
            </w:pPr>
            <w:r w:rsidRPr="00A5746B">
              <w:rPr>
                <w:sz w:val="20"/>
                <w:szCs w:val="20"/>
              </w:rPr>
              <w:t>6252,8</w:t>
            </w:r>
          </w:p>
        </w:tc>
        <w:tc>
          <w:tcPr>
            <w:tcW w:w="377" w:type="pct"/>
            <w:shd w:val="clear" w:color="auto" w:fill="auto"/>
            <w:vAlign w:val="center"/>
          </w:tcPr>
          <w:p w:rsidR="00354E62" w:rsidRPr="00A5746B" w:rsidRDefault="00354E62">
            <w:pPr>
              <w:jc w:val="center"/>
              <w:rPr>
                <w:sz w:val="20"/>
                <w:szCs w:val="20"/>
              </w:rPr>
            </w:pPr>
            <w:r w:rsidRPr="00A5746B">
              <w:rPr>
                <w:sz w:val="20"/>
                <w:szCs w:val="20"/>
              </w:rPr>
              <w:t>6248,3</w:t>
            </w:r>
          </w:p>
        </w:tc>
        <w:tc>
          <w:tcPr>
            <w:tcW w:w="377" w:type="pct"/>
            <w:shd w:val="clear" w:color="auto" w:fill="auto"/>
            <w:vAlign w:val="center"/>
          </w:tcPr>
          <w:p w:rsidR="00354E62" w:rsidRPr="00A5746B" w:rsidRDefault="00354E62">
            <w:pPr>
              <w:jc w:val="center"/>
              <w:rPr>
                <w:sz w:val="20"/>
                <w:szCs w:val="20"/>
              </w:rPr>
            </w:pPr>
            <w:r w:rsidRPr="00A5746B">
              <w:rPr>
                <w:sz w:val="20"/>
                <w:szCs w:val="20"/>
              </w:rPr>
              <w:t>6243,8</w:t>
            </w:r>
          </w:p>
        </w:tc>
        <w:tc>
          <w:tcPr>
            <w:tcW w:w="381" w:type="pct"/>
            <w:vAlign w:val="center"/>
          </w:tcPr>
          <w:p w:rsidR="00354E62" w:rsidRPr="00A5746B" w:rsidRDefault="00354E62">
            <w:pPr>
              <w:jc w:val="center"/>
              <w:rPr>
                <w:sz w:val="20"/>
                <w:szCs w:val="20"/>
              </w:rPr>
            </w:pPr>
            <w:r w:rsidRPr="00A5746B">
              <w:rPr>
                <w:sz w:val="20"/>
                <w:szCs w:val="20"/>
              </w:rPr>
              <w:t>6239,3</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5.7</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Потери тепловой сети</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Гкал</w:t>
            </w:r>
          </w:p>
        </w:tc>
        <w:tc>
          <w:tcPr>
            <w:tcW w:w="476" w:type="pct"/>
            <w:shd w:val="clear" w:color="auto" w:fill="auto"/>
            <w:vAlign w:val="center"/>
          </w:tcPr>
          <w:p w:rsidR="00354E62" w:rsidRPr="00A5746B" w:rsidRDefault="00354E62">
            <w:pPr>
              <w:jc w:val="center"/>
              <w:rPr>
                <w:sz w:val="20"/>
                <w:szCs w:val="20"/>
              </w:rPr>
            </w:pPr>
            <w:r w:rsidRPr="00A5746B">
              <w:rPr>
                <w:sz w:val="20"/>
                <w:szCs w:val="20"/>
              </w:rPr>
              <w:t>923,2</w:t>
            </w:r>
          </w:p>
        </w:tc>
        <w:tc>
          <w:tcPr>
            <w:tcW w:w="377" w:type="pct"/>
            <w:shd w:val="clear" w:color="auto" w:fill="auto"/>
            <w:vAlign w:val="center"/>
          </w:tcPr>
          <w:p w:rsidR="00354E62" w:rsidRPr="00A5746B" w:rsidRDefault="00354E62">
            <w:pPr>
              <w:jc w:val="center"/>
              <w:rPr>
                <w:sz w:val="20"/>
                <w:szCs w:val="20"/>
              </w:rPr>
            </w:pPr>
            <w:r w:rsidRPr="00A5746B">
              <w:rPr>
                <w:sz w:val="20"/>
                <w:szCs w:val="20"/>
              </w:rPr>
              <w:t>918,6</w:t>
            </w:r>
          </w:p>
        </w:tc>
        <w:tc>
          <w:tcPr>
            <w:tcW w:w="377" w:type="pct"/>
            <w:shd w:val="clear" w:color="auto" w:fill="auto"/>
            <w:vAlign w:val="center"/>
          </w:tcPr>
          <w:p w:rsidR="00354E62" w:rsidRPr="00A5746B" w:rsidRDefault="00354E62">
            <w:pPr>
              <w:jc w:val="center"/>
              <w:rPr>
                <w:sz w:val="20"/>
                <w:szCs w:val="20"/>
              </w:rPr>
            </w:pPr>
            <w:r w:rsidRPr="00A5746B">
              <w:rPr>
                <w:sz w:val="20"/>
                <w:szCs w:val="20"/>
              </w:rPr>
              <w:t>914,0</w:t>
            </w:r>
          </w:p>
        </w:tc>
        <w:tc>
          <w:tcPr>
            <w:tcW w:w="377" w:type="pct"/>
            <w:shd w:val="clear" w:color="auto" w:fill="auto"/>
            <w:vAlign w:val="center"/>
          </w:tcPr>
          <w:p w:rsidR="00354E62" w:rsidRPr="00A5746B" w:rsidRDefault="00354E62">
            <w:pPr>
              <w:jc w:val="center"/>
              <w:rPr>
                <w:sz w:val="20"/>
                <w:szCs w:val="20"/>
              </w:rPr>
            </w:pPr>
            <w:r w:rsidRPr="00A5746B">
              <w:rPr>
                <w:sz w:val="20"/>
                <w:szCs w:val="20"/>
              </w:rPr>
              <w:t>909,4</w:t>
            </w:r>
          </w:p>
        </w:tc>
        <w:tc>
          <w:tcPr>
            <w:tcW w:w="377" w:type="pct"/>
            <w:shd w:val="clear" w:color="auto" w:fill="auto"/>
            <w:vAlign w:val="center"/>
          </w:tcPr>
          <w:p w:rsidR="00354E62" w:rsidRPr="00A5746B" w:rsidRDefault="00354E62">
            <w:pPr>
              <w:jc w:val="center"/>
              <w:rPr>
                <w:sz w:val="20"/>
                <w:szCs w:val="20"/>
              </w:rPr>
            </w:pPr>
            <w:r w:rsidRPr="00A5746B">
              <w:rPr>
                <w:sz w:val="20"/>
                <w:szCs w:val="20"/>
              </w:rPr>
              <w:t>904,9</w:t>
            </w:r>
          </w:p>
        </w:tc>
        <w:tc>
          <w:tcPr>
            <w:tcW w:w="377" w:type="pct"/>
            <w:shd w:val="clear" w:color="auto" w:fill="auto"/>
            <w:vAlign w:val="center"/>
          </w:tcPr>
          <w:p w:rsidR="00354E62" w:rsidRPr="00A5746B" w:rsidRDefault="00354E62">
            <w:pPr>
              <w:jc w:val="center"/>
              <w:rPr>
                <w:sz w:val="20"/>
                <w:szCs w:val="20"/>
              </w:rPr>
            </w:pPr>
            <w:r w:rsidRPr="00A5746B">
              <w:rPr>
                <w:sz w:val="20"/>
                <w:szCs w:val="20"/>
              </w:rPr>
              <w:t>900,4</w:t>
            </w:r>
          </w:p>
        </w:tc>
        <w:tc>
          <w:tcPr>
            <w:tcW w:w="377" w:type="pct"/>
            <w:shd w:val="clear" w:color="auto" w:fill="auto"/>
            <w:vAlign w:val="center"/>
          </w:tcPr>
          <w:p w:rsidR="00354E62" w:rsidRPr="00A5746B" w:rsidRDefault="00354E62">
            <w:pPr>
              <w:jc w:val="center"/>
              <w:rPr>
                <w:sz w:val="20"/>
                <w:szCs w:val="20"/>
              </w:rPr>
            </w:pPr>
            <w:r w:rsidRPr="00A5746B">
              <w:rPr>
                <w:sz w:val="20"/>
                <w:szCs w:val="20"/>
              </w:rPr>
              <w:t>895,9</w:t>
            </w:r>
          </w:p>
        </w:tc>
        <w:tc>
          <w:tcPr>
            <w:tcW w:w="381" w:type="pct"/>
            <w:vAlign w:val="center"/>
          </w:tcPr>
          <w:p w:rsidR="00354E62" w:rsidRPr="00A5746B" w:rsidRDefault="00354E62">
            <w:pPr>
              <w:jc w:val="center"/>
              <w:rPr>
                <w:sz w:val="20"/>
                <w:szCs w:val="20"/>
              </w:rPr>
            </w:pPr>
            <w:r w:rsidRPr="00A5746B">
              <w:rPr>
                <w:sz w:val="20"/>
                <w:szCs w:val="20"/>
              </w:rPr>
              <w:t>891,4</w:t>
            </w:r>
          </w:p>
        </w:tc>
      </w:tr>
      <w:tr w:rsidR="00354E62" w:rsidRPr="00A5746B" w:rsidTr="00EC2167">
        <w:trPr>
          <w:cantSplit/>
        </w:trPr>
        <w:tc>
          <w:tcPr>
            <w:tcW w:w="274" w:type="pct"/>
            <w:vAlign w:val="bottom"/>
          </w:tcPr>
          <w:p w:rsidR="00354E62" w:rsidRPr="00A5746B" w:rsidRDefault="00354E62" w:rsidP="00EC2167">
            <w:pPr>
              <w:jc w:val="center"/>
              <w:rPr>
                <w:sz w:val="22"/>
              </w:rPr>
            </w:pPr>
          </w:p>
        </w:tc>
        <w:tc>
          <w:tcPr>
            <w:tcW w:w="1192" w:type="pct"/>
            <w:shd w:val="clear" w:color="auto" w:fill="auto"/>
            <w:vAlign w:val="center"/>
          </w:tcPr>
          <w:p w:rsidR="00354E62" w:rsidRPr="00A5746B" w:rsidRDefault="00354E62" w:rsidP="00EC2167">
            <w:pPr>
              <w:jc w:val="center"/>
              <w:rPr>
                <w:rFonts w:eastAsia="Times New Roman"/>
                <w:sz w:val="22"/>
                <w:lang w:eastAsia="ru-RU"/>
              </w:rPr>
            </w:pP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w:t>
            </w:r>
          </w:p>
        </w:tc>
        <w:tc>
          <w:tcPr>
            <w:tcW w:w="476" w:type="pct"/>
            <w:shd w:val="clear" w:color="auto" w:fill="auto"/>
            <w:vAlign w:val="center"/>
          </w:tcPr>
          <w:p w:rsidR="00354E62" w:rsidRPr="00A5746B" w:rsidRDefault="00354E62">
            <w:pPr>
              <w:jc w:val="center"/>
              <w:rPr>
                <w:sz w:val="22"/>
              </w:rPr>
            </w:pPr>
            <w:r w:rsidRPr="00A5746B">
              <w:rPr>
                <w:sz w:val="22"/>
              </w:rPr>
              <w:t>15,1</w:t>
            </w:r>
          </w:p>
        </w:tc>
        <w:tc>
          <w:tcPr>
            <w:tcW w:w="377" w:type="pct"/>
            <w:shd w:val="clear" w:color="auto" w:fill="auto"/>
            <w:vAlign w:val="center"/>
          </w:tcPr>
          <w:p w:rsidR="00354E62" w:rsidRPr="00A5746B" w:rsidRDefault="00354E62">
            <w:pPr>
              <w:jc w:val="center"/>
              <w:rPr>
                <w:sz w:val="22"/>
              </w:rPr>
            </w:pPr>
            <w:r w:rsidRPr="00A5746B">
              <w:rPr>
                <w:sz w:val="22"/>
              </w:rPr>
              <w:t>15,0</w:t>
            </w:r>
          </w:p>
        </w:tc>
        <w:tc>
          <w:tcPr>
            <w:tcW w:w="377" w:type="pct"/>
            <w:shd w:val="clear" w:color="auto" w:fill="auto"/>
            <w:vAlign w:val="center"/>
          </w:tcPr>
          <w:p w:rsidR="00354E62" w:rsidRPr="00A5746B" w:rsidRDefault="00354E62">
            <w:pPr>
              <w:jc w:val="center"/>
              <w:rPr>
                <w:sz w:val="22"/>
              </w:rPr>
            </w:pPr>
            <w:r w:rsidRPr="00A5746B">
              <w:rPr>
                <w:sz w:val="22"/>
              </w:rPr>
              <w:t>14,7</w:t>
            </w:r>
          </w:p>
        </w:tc>
        <w:tc>
          <w:tcPr>
            <w:tcW w:w="377" w:type="pct"/>
            <w:shd w:val="clear" w:color="auto" w:fill="auto"/>
            <w:vAlign w:val="center"/>
          </w:tcPr>
          <w:p w:rsidR="00354E62" w:rsidRPr="00A5746B" w:rsidRDefault="00354E62">
            <w:pPr>
              <w:jc w:val="center"/>
              <w:rPr>
                <w:sz w:val="22"/>
              </w:rPr>
            </w:pPr>
            <w:r w:rsidRPr="00A5746B">
              <w:rPr>
                <w:sz w:val="22"/>
              </w:rPr>
              <w:t>14,5</w:t>
            </w:r>
          </w:p>
        </w:tc>
        <w:tc>
          <w:tcPr>
            <w:tcW w:w="377" w:type="pct"/>
            <w:shd w:val="clear" w:color="auto" w:fill="auto"/>
            <w:vAlign w:val="center"/>
          </w:tcPr>
          <w:p w:rsidR="00354E62" w:rsidRPr="00A5746B" w:rsidRDefault="00354E62">
            <w:pPr>
              <w:jc w:val="center"/>
              <w:rPr>
                <w:sz w:val="22"/>
              </w:rPr>
            </w:pPr>
            <w:r w:rsidRPr="00A5746B">
              <w:rPr>
                <w:sz w:val="22"/>
              </w:rPr>
              <w:t>14,5</w:t>
            </w:r>
          </w:p>
        </w:tc>
        <w:tc>
          <w:tcPr>
            <w:tcW w:w="377" w:type="pct"/>
            <w:shd w:val="clear" w:color="auto" w:fill="auto"/>
            <w:vAlign w:val="center"/>
          </w:tcPr>
          <w:p w:rsidR="00354E62" w:rsidRPr="00A5746B" w:rsidRDefault="00354E62">
            <w:pPr>
              <w:jc w:val="center"/>
              <w:rPr>
                <w:sz w:val="22"/>
              </w:rPr>
            </w:pPr>
            <w:r w:rsidRPr="00A5746B">
              <w:rPr>
                <w:sz w:val="22"/>
              </w:rPr>
              <w:t>14,4</w:t>
            </w:r>
          </w:p>
        </w:tc>
        <w:tc>
          <w:tcPr>
            <w:tcW w:w="377" w:type="pct"/>
            <w:shd w:val="clear" w:color="auto" w:fill="auto"/>
            <w:vAlign w:val="center"/>
          </w:tcPr>
          <w:p w:rsidR="00354E62" w:rsidRPr="00A5746B" w:rsidRDefault="00354E62">
            <w:pPr>
              <w:jc w:val="center"/>
              <w:rPr>
                <w:sz w:val="22"/>
              </w:rPr>
            </w:pPr>
            <w:r w:rsidRPr="00A5746B">
              <w:rPr>
                <w:sz w:val="22"/>
              </w:rPr>
              <w:t>14,3</w:t>
            </w:r>
          </w:p>
        </w:tc>
        <w:tc>
          <w:tcPr>
            <w:tcW w:w="381" w:type="pct"/>
            <w:vAlign w:val="center"/>
          </w:tcPr>
          <w:p w:rsidR="00354E62" w:rsidRPr="00A5746B" w:rsidRDefault="00354E62">
            <w:pPr>
              <w:jc w:val="center"/>
              <w:rPr>
                <w:sz w:val="22"/>
              </w:rPr>
            </w:pPr>
            <w:r w:rsidRPr="00A5746B">
              <w:rPr>
                <w:sz w:val="22"/>
              </w:rPr>
              <w:t>14,3</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5.8</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Тепловая энергия отпущенная п</w:t>
            </w:r>
            <w:r w:rsidRPr="00A5746B">
              <w:rPr>
                <w:rFonts w:eastAsia="Times New Roman"/>
                <w:sz w:val="22"/>
                <w:lang w:eastAsia="ru-RU"/>
              </w:rPr>
              <w:t>о</w:t>
            </w:r>
            <w:r w:rsidRPr="00A5746B">
              <w:rPr>
                <w:rFonts w:eastAsia="Times New Roman"/>
                <w:sz w:val="22"/>
                <w:lang w:eastAsia="ru-RU"/>
              </w:rPr>
              <w:t>требителям</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Гкал</w:t>
            </w:r>
          </w:p>
        </w:tc>
        <w:tc>
          <w:tcPr>
            <w:tcW w:w="476" w:type="pct"/>
            <w:shd w:val="clear" w:color="auto" w:fill="auto"/>
            <w:vAlign w:val="center"/>
          </w:tcPr>
          <w:p w:rsidR="00354E62" w:rsidRPr="00A5746B" w:rsidRDefault="00354E62">
            <w:pPr>
              <w:jc w:val="center"/>
              <w:rPr>
                <w:sz w:val="20"/>
                <w:szCs w:val="20"/>
              </w:rPr>
            </w:pPr>
            <w:r w:rsidRPr="00A5746B">
              <w:rPr>
                <w:sz w:val="20"/>
                <w:szCs w:val="20"/>
              </w:rPr>
              <w:t>5208,5</w:t>
            </w:r>
          </w:p>
        </w:tc>
        <w:tc>
          <w:tcPr>
            <w:tcW w:w="377" w:type="pct"/>
            <w:shd w:val="clear" w:color="auto" w:fill="auto"/>
            <w:vAlign w:val="center"/>
          </w:tcPr>
          <w:p w:rsidR="00354E62" w:rsidRPr="00A5746B" w:rsidRDefault="00354E62">
            <w:pPr>
              <w:jc w:val="center"/>
              <w:rPr>
                <w:sz w:val="20"/>
                <w:szCs w:val="20"/>
              </w:rPr>
            </w:pPr>
            <w:r w:rsidRPr="00A5746B">
              <w:rPr>
                <w:sz w:val="20"/>
                <w:szCs w:val="20"/>
              </w:rPr>
              <w:t>5208,5</w:t>
            </w:r>
          </w:p>
        </w:tc>
        <w:tc>
          <w:tcPr>
            <w:tcW w:w="377" w:type="pct"/>
            <w:shd w:val="clear" w:color="auto" w:fill="auto"/>
            <w:vAlign w:val="center"/>
          </w:tcPr>
          <w:p w:rsidR="00354E62" w:rsidRPr="00A5746B" w:rsidRDefault="00354E62">
            <w:pPr>
              <w:jc w:val="center"/>
              <w:rPr>
                <w:sz w:val="20"/>
                <w:szCs w:val="20"/>
              </w:rPr>
            </w:pPr>
            <w:r w:rsidRPr="00A5746B">
              <w:rPr>
                <w:sz w:val="20"/>
                <w:szCs w:val="20"/>
              </w:rPr>
              <w:t>5282,8</w:t>
            </w:r>
          </w:p>
        </w:tc>
        <w:tc>
          <w:tcPr>
            <w:tcW w:w="377" w:type="pct"/>
            <w:shd w:val="clear" w:color="auto" w:fill="auto"/>
            <w:vAlign w:val="center"/>
          </w:tcPr>
          <w:p w:rsidR="00354E62" w:rsidRPr="00A5746B" w:rsidRDefault="00354E62">
            <w:pPr>
              <w:jc w:val="center"/>
              <w:rPr>
                <w:sz w:val="20"/>
                <w:szCs w:val="20"/>
              </w:rPr>
            </w:pPr>
            <w:r w:rsidRPr="00A5746B">
              <w:rPr>
                <w:sz w:val="20"/>
                <w:szCs w:val="20"/>
              </w:rPr>
              <w:t>5347,9</w:t>
            </w:r>
          </w:p>
        </w:tc>
        <w:tc>
          <w:tcPr>
            <w:tcW w:w="377" w:type="pct"/>
            <w:shd w:val="clear" w:color="auto" w:fill="auto"/>
            <w:vAlign w:val="center"/>
          </w:tcPr>
          <w:p w:rsidR="00354E62" w:rsidRPr="00A5746B" w:rsidRDefault="00354E62">
            <w:pPr>
              <w:jc w:val="center"/>
              <w:rPr>
                <w:sz w:val="20"/>
                <w:szCs w:val="20"/>
              </w:rPr>
            </w:pPr>
            <w:r w:rsidRPr="00A5746B">
              <w:rPr>
                <w:sz w:val="20"/>
                <w:szCs w:val="20"/>
              </w:rPr>
              <w:t>5347,9</w:t>
            </w:r>
          </w:p>
        </w:tc>
        <w:tc>
          <w:tcPr>
            <w:tcW w:w="377" w:type="pct"/>
            <w:shd w:val="clear" w:color="auto" w:fill="auto"/>
            <w:vAlign w:val="center"/>
          </w:tcPr>
          <w:p w:rsidR="00354E62" w:rsidRPr="00A5746B" w:rsidRDefault="00354E62">
            <w:pPr>
              <w:jc w:val="center"/>
              <w:rPr>
                <w:sz w:val="20"/>
                <w:szCs w:val="20"/>
              </w:rPr>
            </w:pPr>
            <w:r w:rsidRPr="00A5746B">
              <w:rPr>
                <w:sz w:val="20"/>
                <w:szCs w:val="20"/>
              </w:rPr>
              <w:t>5347,9</w:t>
            </w:r>
          </w:p>
        </w:tc>
        <w:tc>
          <w:tcPr>
            <w:tcW w:w="377" w:type="pct"/>
            <w:shd w:val="clear" w:color="auto" w:fill="auto"/>
            <w:vAlign w:val="center"/>
          </w:tcPr>
          <w:p w:rsidR="00354E62" w:rsidRPr="00A5746B" w:rsidRDefault="00354E62">
            <w:pPr>
              <w:jc w:val="center"/>
              <w:rPr>
                <w:sz w:val="20"/>
                <w:szCs w:val="20"/>
              </w:rPr>
            </w:pPr>
            <w:r w:rsidRPr="00A5746B">
              <w:rPr>
                <w:sz w:val="20"/>
                <w:szCs w:val="20"/>
              </w:rPr>
              <w:t>5347,9</w:t>
            </w:r>
          </w:p>
        </w:tc>
        <w:tc>
          <w:tcPr>
            <w:tcW w:w="381" w:type="pct"/>
            <w:vAlign w:val="center"/>
          </w:tcPr>
          <w:p w:rsidR="00354E62" w:rsidRPr="00A5746B" w:rsidRDefault="00354E62">
            <w:pPr>
              <w:jc w:val="center"/>
              <w:rPr>
                <w:sz w:val="20"/>
                <w:szCs w:val="20"/>
              </w:rPr>
            </w:pPr>
            <w:r w:rsidRPr="00A5746B">
              <w:rPr>
                <w:sz w:val="20"/>
                <w:szCs w:val="20"/>
              </w:rPr>
              <w:t>5347,9</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5.9</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УРУТ на отпуск тепловой энергии</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кг.у.т/Гкал</w:t>
            </w:r>
          </w:p>
        </w:tc>
        <w:tc>
          <w:tcPr>
            <w:tcW w:w="476" w:type="pct"/>
            <w:shd w:val="clear" w:color="auto" w:fill="auto"/>
            <w:vAlign w:val="center"/>
          </w:tcPr>
          <w:p w:rsidR="00354E62" w:rsidRPr="00A5746B" w:rsidRDefault="00354E62">
            <w:pPr>
              <w:jc w:val="center"/>
              <w:rPr>
                <w:sz w:val="20"/>
                <w:szCs w:val="20"/>
              </w:rPr>
            </w:pPr>
            <w:r w:rsidRPr="00A5746B">
              <w:rPr>
                <w:sz w:val="20"/>
                <w:szCs w:val="20"/>
              </w:rPr>
              <w:t>158,7</w:t>
            </w:r>
          </w:p>
        </w:tc>
        <w:tc>
          <w:tcPr>
            <w:tcW w:w="377" w:type="pct"/>
            <w:shd w:val="clear" w:color="auto" w:fill="auto"/>
            <w:vAlign w:val="center"/>
          </w:tcPr>
          <w:p w:rsidR="00354E62" w:rsidRPr="00A5746B" w:rsidRDefault="00354E62">
            <w:pPr>
              <w:jc w:val="center"/>
              <w:rPr>
                <w:sz w:val="20"/>
                <w:szCs w:val="20"/>
              </w:rPr>
            </w:pPr>
            <w:r w:rsidRPr="00A5746B">
              <w:rPr>
                <w:sz w:val="20"/>
                <w:szCs w:val="20"/>
              </w:rPr>
              <w:t>155,7</w:t>
            </w:r>
          </w:p>
        </w:tc>
        <w:tc>
          <w:tcPr>
            <w:tcW w:w="377" w:type="pct"/>
            <w:shd w:val="clear" w:color="auto" w:fill="auto"/>
            <w:vAlign w:val="center"/>
          </w:tcPr>
          <w:p w:rsidR="00354E62" w:rsidRPr="00A5746B" w:rsidRDefault="00354E62">
            <w:pPr>
              <w:jc w:val="center"/>
              <w:rPr>
                <w:sz w:val="20"/>
                <w:szCs w:val="20"/>
              </w:rPr>
            </w:pPr>
            <w:r w:rsidRPr="00A5746B">
              <w:rPr>
                <w:sz w:val="20"/>
                <w:szCs w:val="20"/>
              </w:rPr>
              <w:t>155,7</w:t>
            </w:r>
          </w:p>
        </w:tc>
        <w:tc>
          <w:tcPr>
            <w:tcW w:w="377" w:type="pct"/>
            <w:shd w:val="clear" w:color="auto" w:fill="auto"/>
            <w:vAlign w:val="center"/>
          </w:tcPr>
          <w:p w:rsidR="00354E62" w:rsidRPr="00A5746B" w:rsidRDefault="00354E62">
            <w:pPr>
              <w:jc w:val="center"/>
              <w:rPr>
                <w:sz w:val="20"/>
                <w:szCs w:val="20"/>
              </w:rPr>
            </w:pPr>
            <w:r w:rsidRPr="00A5746B">
              <w:rPr>
                <w:sz w:val="20"/>
                <w:szCs w:val="20"/>
              </w:rPr>
              <w:t>155,7</w:t>
            </w:r>
          </w:p>
        </w:tc>
        <w:tc>
          <w:tcPr>
            <w:tcW w:w="377" w:type="pct"/>
            <w:shd w:val="clear" w:color="auto" w:fill="auto"/>
            <w:vAlign w:val="center"/>
          </w:tcPr>
          <w:p w:rsidR="00354E62" w:rsidRPr="00A5746B" w:rsidRDefault="00354E62">
            <w:pPr>
              <w:jc w:val="center"/>
              <w:rPr>
                <w:sz w:val="20"/>
                <w:szCs w:val="20"/>
              </w:rPr>
            </w:pPr>
            <w:r w:rsidRPr="00A5746B">
              <w:rPr>
                <w:sz w:val="20"/>
                <w:szCs w:val="20"/>
              </w:rPr>
              <w:t>155,7</w:t>
            </w:r>
          </w:p>
        </w:tc>
        <w:tc>
          <w:tcPr>
            <w:tcW w:w="377" w:type="pct"/>
            <w:shd w:val="clear" w:color="auto" w:fill="auto"/>
            <w:vAlign w:val="center"/>
          </w:tcPr>
          <w:p w:rsidR="00354E62" w:rsidRPr="00A5746B" w:rsidRDefault="00354E62">
            <w:pPr>
              <w:jc w:val="center"/>
              <w:rPr>
                <w:sz w:val="20"/>
                <w:szCs w:val="20"/>
              </w:rPr>
            </w:pPr>
            <w:r w:rsidRPr="00A5746B">
              <w:rPr>
                <w:sz w:val="20"/>
                <w:szCs w:val="20"/>
              </w:rPr>
              <w:t>155,7</w:t>
            </w:r>
          </w:p>
        </w:tc>
        <w:tc>
          <w:tcPr>
            <w:tcW w:w="377" w:type="pct"/>
            <w:shd w:val="clear" w:color="auto" w:fill="auto"/>
            <w:vAlign w:val="center"/>
          </w:tcPr>
          <w:p w:rsidR="00354E62" w:rsidRPr="00A5746B" w:rsidRDefault="00354E62">
            <w:pPr>
              <w:jc w:val="center"/>
              <w:rPr>
                <w:sz w:val="20"/>
                <w:szCs w:val="20"/>
              </w:rPr>
            </w:pPr>
            <w:r w:rsidRPr="00A5746B">
              <w:rPr>
                <w:sz w:val="20"/>
                <w:szCs w:val="20"/>
              </w:rPr>
              <w:t>155,7</w:t>
            </w:r>
          </w:p>
        </w:tc>
        <w:tc>
          <w:tcPr>
            <w:tcW w:w="381" w:type="pct"/>
            <w:vAlign w:val="center"/>
          </w:tcPr>
          <w:p w:rsidR="00354E62" w:rsidRPr="00A5746B" w:rsidRDefault="00354E62">
            <w:pPr>
              <w:jc w:val="center"/>
              <w:rPr>
                <w:sz w:val="20"/>
                <w:szCs w:val="20"/>
              </w:rPr>
            </w:pPr>
            <w:r w:rsidRPr="00A5746B">
              <w:rPr>
                <w:sz w:val="20"/>
                <w:szCs w:val="20"/>
              </w:rPr>
              <w:t>155,7</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5.10</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Средневзвешенный КПД котел</w:t>
            </w:r>
            <w:r w:rsidRPr="00A5746B">
              <w:rPr>
                <w:rFonts w:eastAsia="Times New Roman"/>
                <w:sz w:val="22"/>
                <w:lang w:eastAsia="ru-RU"/>
              </w:rPr>
              <w:t>ь</w:t>
            </w:r>
            <w:r w:rsidRPr="00A5746B">
              <w:rPr>
                <w:rFonts w:eastAsia="Times New Roman"/>
                <w:sz w:val="22"/>
                <w:lang w:eastAsia="ru-RU"/>
              </w:rPr>
              <w:t>ных</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w:t>
            </w:r>
          </w:p>
        </w:tc>
        <w:tc>
          <w:tcPr>
            <w:tcW w:w="476" w:type="pct"/>
            <w:shd w:val="clear" w:color="auto" w:fill="auto"/>
            <w:vAlign w:val="center"/>
          </w:tcPr>
          <w:p w:rsidR="00354E62" w:rsidRPr="00A5746B" w:rsidRDefault="00354E62">
            <w:pPr>
              <w:jc w:val="center"/>
              <w:rPr>
                <w:sz w:val="20"/>
                <w:szCs w:val="20"/>
              </w:rPr>
            </w:pPr>
            <w:r w:rsidRPr="00A5746B">
              <w:rPr>
                <w:sz w:val="20"/>
                <w:szCs w:val="20"/>
              </w:rPr>
              <w:t>90,1</w:t>
            </w:r>
          </w:p>
        </w:tc>
        <w:tc>
          <w:tcPr>
            <w:tcW w:w="377" w:type="pct"/>
            <w:shd w:val="clear" w:color="auto" w:fill="auto"/>
            <w:vAlign w:val="center"/>
          </w:tcPr>
          <w:p w:rsidR="00354E62" w:rsidRPr="00A5746B" w:rsidRDefault="00354E62">
            <w:pPr>
              <w:jc w:val="center"/>
              <w:rPr>
                <w:sz w:val="20"/>
                <w:szCs w:val="20"/>
              </w:rPr>
            </w:pPr>
            <w:r w:rsidRPr="00A5746B">
              <w:rPr>
                <w:sz w:val="20"/>
                <w:szCs w:val="20"/>
              </w:rPr>
              <w:t>91,8</w:t>
            </w:r>
          </w:p>
        </w:tc>
        <w:tc>
          <w:tcPr>
            <w:tcW w:w="377" w:type="pct"/>
            <w:shd w:val="clear" w:color="auto" w:fill="auto"/>
            <w:vAlign w:val="center"/>
          </w:tcPr>
          <w:p w:rsidR="00354E62" w:rsidRPr="00A5746B" w:rsidRDefault="00354E62">
            <w:pPr>
              <w:jc w:val="center"/>
              <w:rPr>
                <w:sz w:val="20"/>
                <w:szCs w:val="20"/>
              </w:rPr>
            </w:pPr>
            <w:r w:rsidRPr="00A5746B">
              <w:rPr>
                <w:sz w:val="20"/>
                <w:szCs w:val="20"/>
              </w:rPr>
              <w:t>91,8</w:t>
            </w:r>
          </w:p>
        </w:tc>
        <w:tc>
          <w:tcPr>
            <w:tcW w:w="377" w:type="pct"/>
            <w:shd w:val="clear" w:color="auto" w:fill="auto"/>
            <w:vAlign w:val="center"/>
          </w:tcPr>
          <w:p w:rsidR="00354E62" w:rsidRPr="00A5746B" w:rsidRDefault="00354E62">
            <w:pPr>
              <w:jc w:val="center"/>
              <w:rPr>
                <w:sz w:val="20"/>
                <w:szCs w:val="20"/>
              </w:rPr>
            </w:pPr>
            <w:r w:rsidRPr="00A5746B">
              <w:rPr>
                <w:sz w:val="20"/>
                <w:szCs w:val="20"/>
              </w:rPr>
              <w:t>91,8</w:t>
            </w:r>
          </w:p>
        </w:tc>
        <w:tc>
          <w:tcPr>
            <w:tcW w:w="377" w:type="pct"/>
            <w:shd w:val="clear" w:color="auto" w:fill="auto"/>
            <w:vAlign w:val="center"/>
          </w:tcPr>
          <w:p w:rsidR="00354E62" w:rsidRPr="00A5746B" w:rsidRDefault="00354E62">
            <w:pPr>
              <w:jc w:val="center"/>
              <w:rPr>
                <w:sz w:val="20"/>
                <w:szCs w:val="20"/>
              </w:rPr>
            </w:pPr>
            <w:r w:rsidRPr="00A5746B">
              <w:rPr>
                <w:sz w:val="20"/>
                <w:szCs w:val="20"/>
              </w:rPr>
              <w:t>91,8</w:t>
            </w:r>
          </w:p>
        </w:tc>
        <w:tc>
          <w:tcPr>
            <w:tcW w:w="377" w:type="pct"/>
            <w:shd w:val="clear" w:color="auto" w:fill="auto"/>
            <w:vAlign w:val="center"/>
          </w:tcPr>
          <w:p w:rsidR="00354E62" w:rsidRPr="00A5746B" w:rsidRDefault="00354E62">
            <w:pPr>
              <w:jc w:val="center"/>
              <w:rPr>
                <w:sz w:val="20"/>
                <w:szCs w:val="20"/>
              </w:rPr>
            </w:pPr>
            <w:r w:rsidRPr="00A5746B">
              <w:rPr>
                <w:sz w:val="20"/>
                <w:szCs w:val="20"/>
              </w:rPr>
              <w:t>91,8</w:t>
            </w:r>
          </w:p>
        </w:tc>
        <w:tc>
          <w:tcPr>
            <w:tcW w:w="377" w:type="pct"/>
            <w:shd w:val="clear" w:color="auto" w:fill="auto"/>
            <w:vAlign w:val="center"/>
          </w:tcPr>
          <w:p w:rsidR="00354E62" w:rsidRPr="00A5746B" w:rsidRDefault="00354E62">
            <w:pPr>
              <w:jc w:val="center"/>
              <w:rPr>
                <w:sz w:val="20"/>
                <w:szCs w:val="20"/>
              </w:rPr>
            </w:pPr>
            <w:r w:rsidRPr="00A5746B">
              <w:rPr>
                <w:sz w:val="20"/>
                <w:szCs w:val="20"/>
              </w:rPr>
              <w:t>91,8</w:t>
            </w:r>
          </w:p>
        </w:tc>
        <w:tc>
          <w:tcPr>
            <w:tcW w:w="381" w:type="pct"/>
            <w:vAlign w:val="center"/>
          </w:tcPr>
          <w:p w:rsidR="00354E62" w:rsidRPr="00A5746B" w:rsidRDefault="00354E62">
            <w:pPr>
              <w:jc w:val="center"/>
              <w:rPr>
                <w:sz w:val="20"/>
                <w:szCs w:val="20"/>
              </w:rPr>
            </w:pPr>
            <w:r w:rsidRPr="00A5746B">
              <w:rPr>
                <w:sz w:val="20"/>
                <w:szCs w:val="20"/>
              </w:rPr>
              <w:t>91,8</w:t>
            </w:r>
          </w:p>
        </w:tc>
      </w:tr>
      <w:tr w:rsidR="00354E62" w:rsidRPr="00A5746B" w:rsidTr="002956A6">
        <w:trPr>
          <w:cantSplit/>
        </w:trPr>
        <w:tc>
          <w:tcPr>
            <w:tcW w:w="274" w:type="pct"/>
            <w:vAlign w:val="bottom"/>
          </w:tcPr>
          <w:p w:rsidR="00354E62" w:rsidRPr="00A5746B" w:rsidRDefault="00354E62" w:rsidP="00EC2167">
            <w:pPr>
              <w:jc w:val="center"/>
              <w:rPr>
                <w:sz w:val="22"/>
              </w:rPr>
            </w:pPr>
            <w:r w:rsidRPr="00A5746B">
              <w:rPr>
                <w:sz w:val="22"/>
              </w:rPr>
              <w:t>6</w:t>
            </w:r>
          </w:p>
        </w:tc>
        <w:tc>
          <w:tcPr>
            <w:tcW w:w="1192" w:type="pct"/>
            <w:shd w:val="clear" w:color="auto" w:fill="auto"/>
            <w:vAlign w:val="bottom"/>
          </w:tcPr>
          <w:p w:rsidR="00354E62" w:rsidRPr="00A5746B" w:rsidRDefault="00354E62" w:rsidP="00EC2167">
            <w:pPr>
              <w:jc w:val="left"/>
              <w:rPr>
                <w:rFonts w:eastAsia="Times New Roman"/>
                <w:sz w:val="22"/>
                <w:lang w:eastAsia="ru-RU"/>
              </w:rPr>
            </w:pPr>
            <w:r w:rsidRPr="00A5746B">
              <w:rPr>
                <w:rFonts w:eastAsia="Times New Roman"/>
                <w:b/>
                <w:bCs/>
                <w:sz w:val="22"/>
                <w:lang w:eastAsia="ru-RU"/>
              </w:rPr>
              <w:t>Котельная (п.Яр, ул. Ф.Васильева, 29а)</w:t>
            </w:r>
          </w:p>
        </w:tc>
        <w:tc>
          <w:tcPr>
            <w:tcW w:w="414" w:type="pct"/>
            <w:shd w:val="clear" w:color="auto" w:fill="auto"/>
            <w:vAlign w:val="center"/>
          </w:tcPr>
          <w:p w:rsidR="00354E62" w:rsidRPr="00A5746B" w:rsidRDefault="00354E62" w:rsidP="00EC2167">
            <w:pPr>
              <w:jc w:val="center"/>
              <w:rPr>
                <w:rFonts w:eastAsia="Times New Roman"/>
                <w:sz w:val="22"/>
                <w:lang w:eastAsia="ru-RU"/>
              </w:rPr>
            </w:pPr>
          </w:p>
        </w:tc>
        <w:tc>
          <w:tcPr>
            <w:tcW w:w="476" w:type="pct"/>
            <w:shd w:val="clear" w:color="auto" w:fill="auto"/>
            <w:vAlign w:val="center"/>
          </w:tcPr>
          <w:p w:rsidR="00354E62" w:rsidRPr="00A5746B" w:rsidRDefault="00354E62">
            <w:pPr>
              <w:rPr>
                <w:b/>
                <w:bCs/>
                <w:sz w:val="20"/>
                <w:szCs w:val="20"/>
              </w:rPr>
            </w:pPr>
            <w:r w:rsidRPr="00A5746B">
              <w:rPr>
                <w:b/>
                <w:bCs/>
                <w:sz w:val="20"/>
                <w:szCs w:val="20"/>
              </w:rPr>
              <w:t> </w:t>
            </w:r>
          </w:p>
        </w:tc>
        <w:tc>
          <w:tcPr>
            <w:tcW w:w="377" w:type="pct"/>
            <w:shd w:val="clear" w:color="auto" w:fill="auto"/>
            <w:vAlign w:val="center"/>
          </w:tcPr>
          <w:p w:rsidR="00354E62" w:rsidRPr="00A5746B" w:rsidRDefault="00354E62">
            <w:pPr>
              <w:rPr>
                <w:b/>
                <w:bCs/>
                <w:sz w:val="20"/>
                <w:szCs w:val="20"/>
              </w:rPr>
            </w:pPr>
            <w:r w:rsidRPr="00A5746B">
              <w:rPr>
                <w:b/>
                <w:bCs/>
                <w:sz w:val="20"/>
                <w:szCs w:val="20"/>
              </w:rPr>
              <w:t> </w:t>
            </w:r>
          </w:p>
        </w:tc>
        <w:tc>
          <w:tcPr>
            <w:tcW w:w="377" w:type="pct"/>
            <w:shd w:val="clear" w:color="auto" w:fill="auto"/>
            <w:vAlign w:val="center"/>
          </w:tcPr>
          <w:p w:rsidR="00354E62" w:rsidRPr="00A5746B" w:rsidRDefault="00354E62">
            <w:pPr>
              <w:rPr>
                <w:b/>
                <w:bCs/>
                <w:sz w:val="20"/>
                <w:szCs w:val="20"/>
              </w:rPr>
            </w:pPr>
            <w:r w:rsidRPr="00A5746B">
              <w:rPr>
                <w:b/>
                <w:bCs/>
                <w:sz w:val="20"/>
                <w:szCs w:val="20"/>
              </w:rPr>
              <w:t> </w:t>
            </w:r>
          </w:p>
        </w:tc>
        <w:tc>
          <w:tcPr>
            <w:tcW w:w="377" w:type="pct"/>
            <w:shd w:val="clear" w:color="auto" w:fill="auto"/>
            <w:vAlign w:val="center"/>
          </w:tcPr>
          <w:p w:rsidR="00354E62" w:rsidRPr="00A5746B" w:rsidRDefault="00354E62">
            <w:pPr>
              <w:rPr>
                <w:b/>
                <w:bCs/>
                <w:sz w:val="20"/>
                <w:szCs w:val="20"/>
              </w:rPr>
            </w:pPr>
            <w:r w:rsidRPr="00A5746B">
              <w:rPr>
                <w:b/>
                <w:bCs/>
                <w:sz w:val="20"/>
                <w:szCs w:val="20"/>
              </w:rPr>
              <w:t> </w:t>
            </w:r>
          </w:p>
        </w:tc>
        <w:tc>
          <w:tcPr>
            <w:tcW w:w="377" w:type="pct"/>
            <w:shd w:val="clear" w:color="auto" w:fill="auto"/>
            <w:vAlign w:val="center"/>
          </w:tcPr>
          <w:p w:rsidR="00354E62" w:rsidRPr="00A5746B" w:rsidRDefault="00354E62">
            <w:pPr>
              <w:rPr>
                <w:b/>
                <w:bCs/>
                <w:sz w:val="20"/>
                <w:szCs w:val="20"/>
              </w:rPr>
            </w:pPr>
            <w:r w:rsidRPr="00A5746B">
              <w:rPr>
                <w:b/>
                <w:bCs/>
                <w:sz w:val="20"/>
                <w:szCs w:val="20"/>
              </w:rPr>
              <w:t> </w:t>
            </w:r>
          </w:p>
        </w:tc>
        <w:tc>
          <w:tcPr>
            <w:tcW w:w="377" w:type="pct"/>
            <w:shd w:val="clear" w:color="auto" w:fill="auto"/>
            <w:vAlign w:val="center"/>
          </w:tcPr>
          <w:p w:rsidR="00354E62" w:rsidRPr="00A5746B" w:rsidRDefault="00354E62">
            <w:pPr>
              <w:rPr>
                <w:b/>
                <w:bCs/>
                <w:sz w:val="20"/>
                <w:szCs w:val="20"/>
              </w:rPr>
            </w:pPr>
            <w:r w:rsidRPr="00A5746B">
              <w:rPr>
                <w:b/>
                <w:bCs/>
                <w:sz w:val="20"/>
                <w:szCs w:val="20"/>
              </w:rPr>
              <w:t> </w:t>
            </w:r>
          </w:p>
        </w:tc>
        <w:tc>
          <w:tcPr>
            <w:tcW w:w="377" w:type="pct"/>
            <w:shd w:val="clear" w:color="auto" w:fill="auto"/>
            <w:vAlign w:val="center"/>
          </w:tcPr>
          <w:p w:rsidR="00354E62" w:rsidRPr="00A5746B" w:rsidRDefault="00354E62">
            <w:pPr>
              <w:rPr>
                <w:b/>
                <w:bCs/>
                <w:sz w:val="20"/>
                <w:szCs w:val="20"/>
              </w:rPr>
            </w:pPr>
            <w:r w:rsidRPr="00A5746B">
              <w:rPr>
                <w:b/>
                <w:bCs/>
                <w:sz w:val="20"/>
                <w:szCs w:val="20"/>
              </w:rPr>
              <w:t> </w:t>
            </w:r>
          </w:p>
        </w:tc>
        <w:tc>
          <w:tcPr>
            <w:tcW w:w="381" w:type="pct"/>
            <w:vAlign w:val="bottom"/>
          </w:tcPr>
          <w:p w:rsidR="00354E62" w:rsidRPr="00A5746B" w:rsidRDefault="00354E62">
            <w:pPr>
              <w:rPr>
                <w:rFonts w:ascii="Calibri" w:hAnsi="Calibri" w:cs="Calibri"/>
                <w:sz w:val="22"/>
              </w:rPr>
            </w:pP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6.1</w:t>
            </w:r>
          </w:p>
        </w:tc>
        <w:tc>
          <w:tcPr>
            <w:tcW w:w="1192" w:type="pct"/>
            <w:shd w:val="clear" w:color="auto" w:fill="auto"/>
            <w:vAlign w:val="center"/>
          </w:tcPr>
          <w:p w:rsidR="00354E62" w:rsidRPr="00A5746B" w:rsidRDefault="00354E62" w:rsidP="00EC2167">
            <w:pPr>
              <w:jc w:val="left"/>
              <w:rPr>
                <w:rFonts w:eastAsia="Times New Roman"/>
                <w:sz w:val="22"/>
                <w:lang w:eastAsia="ru-RU"/>
              </w:rPr>
            </w:pPr>
            <w:r w:rsidRPr="00A5746B">
              <w:rPr>
                <w:rFonts w:eastAsia="Times New Roman"/>
                <w:sz w:val="22"/>
                <w:lang w:eastAsia="ru-RU"/>
              </w:rPr>
              <w:t>Вид топлива</w:t>
            </w:r>
          </w:p>
        </w:tc>
        <w:tc>
          <w:tcPr>
            <w:tcW w:w="414" w:type="pct"/>
            <w:shd w:val="clear" w:color="auto" w:fill="auto"/>
            <w:vAlign w:val="center"/>
          </w:tcPr>
          <w:p w:rsidR="00354E62" w:rsidRPr="00A5746B" w:rsidRDefault="00354E62" w:rsidP="00EC2167">
            <w:pPr>
              <w:jc w:val="left"/>
              <w:rPr>
                <w:rFonts w:eastAsia="Times New Roman"/>
                <w:sz w:val="22"/>
                <w:lang w:eastAsia="ru-RU"/>
              </w:rPr>
            </w:pPr>
          </w:p>
        </w:tc>
        <w:tc>
          <w:tcPr>
            <w:tcW w:w="476" w:type="pct"/>
            <w:shd w:val="clear" w:color="auto" w:fill="auto"/>
            <w:vAlign w:val="center"/>
          </w:tcPr>
          <w:p w:rsidR="00354E62" w:rsidRPr="00A5746B" w:rsidRDefault="00354E62">
            <w:pPr>
              <w:rPr>
                <w:sz w:val="20"/>
                <w:szCs w:val="20"/>
              </w:rPr>
            </w:pPr>
            <w:r w:rsidRPr="00A5746B">
              <w:rPr>
                <w:sz w:val="20"/>
                <w:szCs w:val="20"/>
              </w:rPr>
              <w:t>газ</w:t>
            </w:r>
          </w:p>
        </w:tc>
        <w:tc>
          <w:tcPr>
            <w:tcW w:w="377" w:type="pct"/>
            <w:shd w:val="clear" w:color="auto" w:fill="auto"/>
            <w:vAlign w:val="center"/>
          </w:tcPr>
          <w:p w:rsidR="00354E62" w:rsidRPr="00A5746B" w:rsidRDefault="00354E62">
            <w:pPr>
              <w:rPr>
                <w:sz w:val="20"/>
                <w:szCs w:val="20"/>
              </w:rPr>
            </w:pPr>
            <w:r w:rsidRPr="00A5746B">
              <w:rPr>
                <w:sz w:val="20"/>
                <w:szCs w:val="20"/>
              </w:rPr>
              <w:t>газ</w:t>
            </w:r>
          </w:p>
        </w:tc>
        <w:tc>
          <w:tcPr>
            <w:tcW w:w="377" w:type="pct"/>
            <w:shd w:val="clear" w:color="auto" w:fill="auto"/>
            <w:vAlign w:val="center"/>
          </w:tcPr>
          <w:p w:rsidR="00354E62" w:rsidRPr="00A5746B" w:rsidRDefault="00354E62">
            <w:pPr>
              <w:rPr>
                <w:sz w:val="20"/>
                <w:szCs w:val="20"/>
              </w:rPr>
            </w:pPr>
            <w:r w:rsidRPr="00A5746B">
              <w:rPr>
                <w:sz w:val="20"/>
                <w:szCs w:val="20"/>
              </w:rPr>
              <w:t>газ</w:t>
            </w:r>
          </w:p>
        </w:tc>
        <w:tc>
          <w:tcPr>
            <w:tcW w:w="377" w:type="pct"/>
            <w:shd w:val="clear" w:color="auto" w:fill="auto"/>
            <w:vAlign w:val="center"/>
          </w:tcPr>
          <w:p w:rsidR="00354E62" w:rsidRPr="00A5746B" w:rsidRDefault="00354E62">
            <w:pPr>
              <w:rPr>
                <w:sz w:val="20"/>
                <w:szCs w:val="20"/>
              </w:rPr>
            </w:pPr>
            <w:r w:rsidRPr="00A5746B">
              <w:rPr>
                <w:sz w:val="20"/>
                <w:szCs w:val="20"/>
              </w:rPr>
              <w:t>газ</w:t>
            </w:r>
          </w:p>
        </w:tc>
        <w:tc>
          <w:tcPr>
            <w:tcW w:w="377" w:type="pct"/>
            <w:shd w:val="clear" w:color="auto" w:fill="auto"/>
            <w:vAlign w:val="center"/>
          </w:tcPr>
          <w:p w:rsidR="00354E62" w:rsidRPr="00A5746B" w:rsidRDefault="00354E62">
            <w:pPr>
              <w:rPr>
                <w:sz w:val="20"/>
                <w:szCs w:val="20"/>
              </w:rPr>
            </w:pPr>
            <w:r w:rsidRPr="00A5746B">
              <w:rPr>
                <w:sz w:val="20"/>
                <w:szCs w:val="20"/>
              </w:rPr>
              <w:t>газ</w:t>
            </w:r>
          </w:p>
        </w:tc>
        <w:tc>
          <w:tcPr>
            <w:tcW w:w="377" w:type="pct"/>
            <w:shd w:val="clear" w:color="auto" w:fill="auto"/>
            <w:vAlign w:val="center"/>
          </w:tcPr>
          <w:p w:rsidR="00354E62" w:rsidRPr="00A5746B" w:rsidRDefault="00354E62">
            <w:pPr>
              <w:rPr>
                <w:sz w:val="20"/>
                <w:szCs w:val="20"/>
              </w:rPr>
            </w:pPr>
            <w:r w:rsidRPr="00A5746B">
              <w:rPr>
                <w:sz w:val="20"/>
                <w:szCs w:val="20"/>
              </w:rPr>
              <w:t>газ</w:t>
            </w:r>
          </w:p>
        </w:tc>
        <w:tc>
          <w:tcPr>
            <w:tcW w:w="377" w:type="pct"/>
            <w:shd w:val="clear" w:color="auto" w:fill="auto"/>
            <w:vAlign w:val="center"/>
          </w:tcPr>
          <w:p w:rsidR="00354E62" w:rsidRPr="00A5746B" w:rsidRDefault="00354E62">
            <w:pPr>
              <w:rPr>
                <w:sz w:val="20"/>
                <w:szCs w:val="20"/>
              </w:rPr>
            </w:pPr>
            <w:r w:rsidRPr="00A5746B">
              <w:rPr>
                <w:sz w:val="20"/>
                <w:szCs w:val="20"/>
              </w:rPr>
              <w:t>газ</w:t>
            </w:r>
          </w:p>
        </w:tc>
        <w:tc>
          <w:tcPr>
            <w:tcW w:w="381" w:type="pct"/>
            <w:vAlign w:val="center"/>
          </w:tcPr>
          <w:p w:rsidR="00354E62" w:rsidRPr="00A5746B" w:rsidRDefault="00354E62">
            <w:pPr>
              <w:rPr>
                <w:sz w:val="20"/>
                <w:szCs w:val="20"/>
              </w:rPr>
            </w:pPr>
            <w:r w:rsidRPr="00A5746B">
              <w:rPr>
                <w:sz w:val="20"/>
                <w:szCs w:val="20"/>
              </w:rPr>
              <w:t>газ</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6.2</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расход натурального топлива</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тыс.куб.м</w:t>
            </w:r>
          </w:p>
        </w:tc>
        <w:tc>
          <w:tcPr>
            <w:tcW w:w="476" w:type="pct"/>
            <w:shd w:val="clear" w:color="auto" w:fill="auto"/>
            <w:vAlign w:val="center"/>
          </w:tcPr>
          <w:p w:rsidR="00354E62" w:rsidRPr="00A5746B" w:rsidRDefault="00354E62">
            <w:pPr>
              <w:jc w:val="center"/>
              <w:rPr>
                <w:sz w:val="20"/>
                <w:szCs w:val="20"/>
              </w:rPr>
            </w:pPr>
            <w:r w:rsidRPr="00A5746B">
              <w:rPr>
                <w:sz w:val="20"/>
                <w:szCs w:val="20"/>
              </w:rPr>
              <w:t>804,4</w:t>
            </w:r>
          </w:p>
        </w:tc>
        <w:tc>
          <w:tcPr>
            <w:tcW w:w="377" w:type="pct"/>
            <w:shd w:val="clear" w:color="auto" w:fill="auto"/>
            <w:vAlign w:val="center"/>
          </w:tcPr>
          <w:p w:rsidR="00354E62" w:rsidRPr="00A5746B" w:rsidRDefault="00354E62">
            <w:pPr>
              <w:jc w:val="center"/>
              <w:rPr>
                <w:sz w:val="20"/>
                <w:szCs w:val="20"/>
              </w:rPr>
            </w:pPr>
            <w:r w:rsidRPr="00A5746B">
              <w:rPr>
                <w:sz w:val="20"/>
                <w:szCs w:val="20"/>
              </w:rPr>
              <w:t>936,4</w:t>
            </w:r>
          </w:p>
        </w:tc>
        <w:tc>
          <w:tcPr>
            <w:tcW w:w="377" w:type="pct"/>
            <w:shd w:val="clear" w:color="auto" w:fill="auto"/>
            <w:vAlign w:val="center"/>
          </w:tcPr>
          <w:p w:rsidR="00354E62" w:rsidRPr="00A5746B" w:rsidRDefault="00354E62">
            <w:pPr>
              <w:jc w:val="center"/>
              <w:rPr>
                <w:sz w:val="20"/>
                <w:szCs w:val="20"/>
              </w:rPr>
            </w:pPr>
            <w:r w:rsidRPr="00A5746B">
              <w:rPr>
                <w:sz w:val="20"/>
                <w:szCs w:val="20"/>
              </w:rPr>
              <w:t>936,0</w:t>
            </w:r>
          </w:p>
        </w:tc>
        <w:tc>
          <w:tcPr>
            <w:tcW w:w="377" w:type="pct"/>
            <w:shd w:val="clear" w:color="auto" w:fill="auto"/>
            <w:vAlign w:val="center"/>
          </w:tcPr>
          <w:p w:rsidR="00354E62" w:rsidRPr="00A5746B" w:rsidRDefault="00354E62">
            <w:pPr>
              <w:jc w:val="center"/>
              <w:rPr>
                <w:sz w:val="20"/>
                <w:szCs w:val="20"/>
              </w:rPr>
            </w:pPr>
            <w:r w:rsidRPr="00A5746B">
              <w:rPr>
                <w:sz w:val="20"/>
                <w:szCs w:val="20"/>
              </w:rPr>
              <w:t>935,6</w:t>
            </w:r>
          </w:p>
        </w:tc>
        <w:tc>
          <w:tcPr>
            <w:tcW w:w="377" w:type="pct"/>
            <w:shd w:val="clear" w:color="auto" w:fill="auto"/>
            <w:vAlign w:val="center"/>
          </w:tcPr>
          <w:p w:rsidR="00354E62" w:rsidRPr="00A5746B" w:rsidRDefault="00354E62">
            <w:pPr>
              <w:jc w:val="center"/>
              <w:rPr>
                <w:sz w:val="20"/>
                <w:szCs w:val="20"/>
              </w:rPr>
            </w:pPr>
            <w:r w:rsidRPr="00A5746B">
              <w:rPr>
                <w:sz w:val="20"/>
                <w:szCs w:val="20"/>
              </w:rPr>
              <w:t>935,2</w:t>
            </w:r>
          </w:p>
        </w:tc>
        <w:tc>
          <w:tcPr>
            <w:tcW w:w="377" w:type="pct"/>
            <w:shd w:val="clear" w:color="auto" w:fill="auto"/>
            <w:vAlign w:val="center"/>
          </w:tcPr>
          <w:p w:rsidR="00354E62" w:rsidRPr="00A5746B" w:rsidRDefault="00354E62">
            <w:pPr>
              <w:jc w:val="center"/>
              <w:rPr>
                <w:sz w:val="20"/>
                <w:szCs w:val="20"/>
              </w:rPr>
            </w:pPr>
            <w:r w:rsidRPr="00A5746B">
              <w:rPr>
                <w:sz w:val="20"/>
                <w:szCs w:val="20"/>
              </w:rPr>
              <w:t>934,8</w:t>
            </w:r>
          </w:p>
        </w:tc>
        <w:tc>
          <w:tcPr>
            <w:tcW w:w="377" w:type="pct"/>
            <w:shd w:val="clear" w:color="auto" w:fill="auto"/>
            <w:vAlign w:val="center"/>
          </w:tcPr>
          <w:p w:rsidR="00354E62" w:rsidRPr="00A5746B" w:rsidRDefault="00354E62">
            <w:pPr>
              <w:jc w:val="center"/>
              <w:rPr>
                <w:sz w:val="20"/>
                <w:szCs w:val="20"/>
              </w:rPr>
            </w:pPr>
            <w:r w:rsidRPr="00A5746B">
              <w:rPr>
                <w:sz w:val="20"/>
                <w:szCs w:val="20"/>
              </w:rPr>
              <w:t>934,4</w:t>
            </w:r>
          </w:p>
        </w:tc>
        <w:tc>
          <w:tcPr>
            <w:tcW w:w="381" w:type="pct"/>
            <w:vAlign w:val="center"/>
          </w:tcPr>
          <w:p w:rsidR="00354E62" w:rsidRPr="00A5746B" w:rsidRDefault="00354E62">
            <w:pPr>
              <w:jc w:val="center"/>
              <w:rPr>
                <w:sz w:val="20"/>
                <w:szCs w:val="20"/>
              </w:rPr>
            </w:pPr>
            <w:r w:rsidRPr="00A5746B">
              <w:rPr>
                <w:sz w:val="20"/>
                <w:szCs w:val="20"/>
              </w:rPr>
              <w:t>934,0</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6.3</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Расход условного топлива</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т.у.т.</w:t>
            </w:r>
          </w:p>
        </w:tc>
        <w:tc>
          <w:tcPr>
            <w:tcW w:w="476" w:type="pct"/>
            <w:shd w:val="clear" w:color="auto" w:fill="auto"/>
            <w:vAlign w:val="center"/>
          </w:tcPr>
          <w:p w:rsidR="00354E62" w:rsidRPr="00A5746B" w:rsidRDefault="00354E62">
            <w:pPr>
              <w:jc w:val="center"/>
              <w:rPr>
                <w:sz w:val="20"/>
                <w:szCs w:val="20"/>
              </w:rPr>
            </w:pPr>
            <w:r w:rsidRPr="00A5746B">
              <w:rPr>
                <w:sz w:val="20"/>
                <w:szCs w:val="20"/>
              </w:rPr>
              <w:t>936,9</w:t>
            </w:r>
          </w:p>
        </w:tc>
        <w:tc>
          <w:tcPr>
            <w:tcW w:w="377" w:type="pct"/>
            <w:shd w:val="clear" w:color="auto" w:fill="auto"/>
            <w:vAlign w:val="center"/>
          </w:tcPr>
          <w:p w:rsidR="00354E62" w:rsidRPr="00A5746B" w:rsidRDefault="00354E62">
            <w:pPr>
              <w:jc w:val="center"/>
              <w:rPr>
                <w:sz w:val="20"/>
                <w:szCs w:val="20"/>
              </w:rPr>
            </w:pPr>
            <w:r w:rsidRPr="00A5746B">
              <w:rPr>
                <w:sz w:val="20"/>
                <w:szCs w:val="20"/>
              </w:rPr>
              <w:t>1090,6</w:t>
            </w:r>
          </w:p>
        </w:tc>
        <w:tc>
          <w:tcPr>
            <w:tcW w:w="377" w:type="pct"/>
            <w:shd w:val="clear" w:color="auto" w:fill="auto"/>
            <w:vAlign w:val="center"/>
          </w:tcPr>
          <w:p w:rsidR="00354E62" w:rsidRPr="00A5746B" w:rsidRDefault="00354E62">
            <w:pPr>
              <w:jc w:val="center"/>
              <w:rPr>
                <w:sz w:val="20"/>
                <w:szCs w:val="20"/>
              </w:rPr>
            </w:pPr>
            <w:r w:rsidRPr="00A5746B">
              <w:rPr>
                <w:sz w:val="20"/>
                <w:szCs w:val="20"/>
              </w:rPr>
              <w:t>1090,1</w:t>
            </w:r>
          </w:p>
        </w:tc>
        <w:tc>
          <w:tcPr>
            <w:tcW w:w="377" w:type="pct"/>
            <w:shd w:val="clear" w:color="auto" w:fill="auto"/>
            <w:vAlign w:val="center"/>
          </w:tcPr>
          <w:p w:rsidR="00354E62" w:rsidRPr="00A5746B" w:rsidRDefault="00354E62">
            <w:pPr>
              <w:jc w:val="center"/>
              <w:rPr>
                <w:sz w:val="20"/>
                <w:szCs w:val="20"/>
              </w:rPr>
            </w:pPr>
            <w:r w:rsidRPr="00A5746B">
              <w:rPr>
                <w:sz w:val="20"/>
                <w:szCs w:val="20"/>
              </w:rPr>
              <w:t>1089,7</w:t>
            </w:r>
          </w:p>
        </w:tc>
        <w:tc>
          <w:tcPr>
            <w:tcW w:w="377" w:type="pct"/>
            <w:shd w:val="clear" w:color="auto" w:fill="auto"/>
            <w:vAlign w:val="center"/>
          </w:tcPr>
          <w:p w:rsidR="00354E62" w:rsidRPr="00A5746B" w:rsidRDefault="00354E62">
            <w:pPr>
              <w:jc w:val="center"/>
              <w:rPr>
                <w:sz w:val="20"/>
                <w:szCs w:val="20"/>
              </w:rPr>
            </w:pPr>
            <w:r w:rsidRPr="00A5746B">
              <w:rPr>
                <w:sz w:val="20"/>
                <w:szCs w:val="20"/>
              </w:rPr>
              <w:t>1089,2</w:t>
            </w:r>
          </w:p>
        </w:tc>
        <w:tc>
          <w:tcPr>
            <w:tcW w:w="377" w:type="pct"/>
            <w:shd w:val="clear" w:color="auto" w:fill="auto"/>
            <w:vAlign w:val="center"/>
          </w:tcPr>
          <w:p w:rsidR="00354E62" w:rsidRPr="00A5746B" w:rsidRDefault="00354E62">
            <w:pPr>
              <w:jc w:val="center"/>
              <w:rPr>
                <w:sz w:val="20"/>
                <w:szCs w:val="20"/>
              </w:rPr>
            </w:pPr>
            <w:r w:rsidRPr="00A5746B">
              <w:rPr>
                <w:sz w:val="20"/>
                <w:szCs w:val="20"/>
              </w:rPr>
              <w:t>1088,7</w:t>
            </w:r>
          </w:p>
        </w:tc>
        <w:tc>
          <w:tcPr>
            <w:tcW w:w="377" w:type="pct"/>
            <w:shd w:val="clear" w:color="auto" w:fill="auto"/>
            <w:vAlign w:val="center"/>
          </w:tcPr>
          <w:p w:rsidR="00354E62" w:rsidRPr="00A5746B" w:rsidRDefault="00354E62">
            <w:pPr>
              <w:jc w:val="center"/>
              <w:rPr>
                <w:sz w:val="20"/>
                <w:szCs w:val="20"/>
              </w:rPr>
            </w:pPr>
            <w:r w:rsidRPr="00A5746B">
              <w:rPr>
                <w:sz w:val="20"/>
                <w:szCs w:val="20"/>
              </w:rPr>
              <w:t>1088,3</w:t>
            </w:r>
          </w:p>
        </w:tc>
        <w:tc>
          <w:tcPr>
            <w:tcW w:w="381" w:type="pct"/>
            <w:vAlign w:val="center"/>
          </w:tcPr>
          <w:p w:rsidR="00354E62" w:rsidRPr="00A5746B" w:rsidRDefault="00354E62">
            <w:pPr>
              <w:jc w:val="center"/>
              <w:rPr>
                <w:sz w:val="20"/>
                <w:szCs w:val="20"/>
              </w:rPr>
            </w:pPr>
            <w:r w:rsidRPr="00A5746B">
              <w:rPr>
                <w:sz w:val="20"/>
                <w:szCs w:val="20"/>
              </w:rPr>
              <w:t>1087,8</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6.4</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Выработка тепловой энергии</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Гкал</w:t>
            </w:r>
          </w:p>
        </w:tc>
        <w:tc>
          <w:tcPr>
            <w:tcW w:w="476" w:type="pct"/>
            <w:shd w:val="clear" w:color="auto" w:fill="auto"/>
            <w:vAlign w:val="center"/>
          </w:tcPr>
          <w:p w:rsidR="00354E62" w:rsidRPr="00A5746B" w:rsidRDefault="00354E62">
            <w:pPr>
              <w:jc w:val="center"/>
              <w:rPr>
                <w:sz w:val="20"/>
                <w:szCs w:val="20"/>
              </w:rPr>
            </w:pPr>
            <w:r w:rsidRPr="00A5746B">
              <w:rPr>
                <w:sz w:val="20"/>
                <w:szCs w:val="20"/>
              </w:rPr>
              <w:t>7005,9</w:t>
            </w:r>
          </w:p>
        </w:tc>
        <w:tc>
          <w:tcPr>
            <w:tcW w:w="377" w:type="pct"/>
            <w:shd w:val="clear" w:color="auto" w:fill="auto"/>
            <w:vAlign w:val="center"/>
          </w:tcPr>
          <w:p w:rsidR="00354E62" w:rsidRPr="00A5746B" w:rsidRDefault="00354E62">
            <w:pPr>
              <w:jc w:val="center"/>
              <w:rPr>
                <w:sz w:val="20"/>
                <w:szCs w:val="20"/>
              </w:rPr>
            </w:pPr>
            <w:r w:rsidRPr="00A5746B">
              <w:rPr>
                <w:sz w:val="20"/>
                <w:szCs w:val="20"/>
              </w:rPr>
              <w:t>7002,8</w:t>
            </w:r>
          </w:p>
        </w:tc>
        <w:tc>
          <w:tcPr>
            <w:tcW w:w="377" w:type="pct"/>
            <w:shd w:val="clear" w:color="auto" w:fill="auto"/>
            <w:vAlign w:val="center"/>
          </w:tcPr>
          <w:p w:rsidR="00354E62" w:rsidRPr="00A5746B" w:rsidRDefault="00354E62">
            <w:pPr>
              <w:jc w:val="center"/>
              <w:rPr>
                <w:sz w:val="20"/>
                <w:szCs w:val="20"/>
              </w:rPr>
            </w:pPr>
            <w:r w:rsidRPr="00A5746B">
              <w:rPr>
                <w:sz w:val="20"/>
                <w:szCs w:val="20"/>
              </w:rPr>
              <w:t>6999,8</w:t>
            </w:r>
          </w:p>
        </w:tc>
        <w:tc>
          <w:tcPr>
            <w:tcW w:w="377" w:type="pct"/>
            <w:shd w:val="clear" w:color="auto" w:fill="auto"/>
            <w:vAlign w:val="center"/>
          </w:tcPr>
          <w:p w:rsidR="00354E62" w:rsidRPr="00A5746B" w:rsidRDefault="00354E62">
            <w:pPr>
              <w:jc w:val="center"/>
              <w:rPr>
                <w:sz w:val="20"/>
                <w:szCs w:val="20"/>
              </w:rPr>
            </w:pPr>
            <w:r w:rsidRPr="00A5746B">
              <w:rPr>
                <w:sz w:val="20"/>
                <w:szCs w:val="20"/>
              </w:rPr>
              <w:t>6996,7</w:t>
            </w:r>
          </w:p>
        </w:tc>
        <w:tc>
          <w:tcPr>
            <w:tcW w:w="377" w:type="pct"/>
            <w:shd w:val="clear" w:color="auto" w:fill="auto"/>
            <w:vAlign w:val="center"/>
          </w:tcPr>
          <w:p w:rsidR="00354E62" w:rsidRPr="00A5746B" w:rsidRDefault="00354E62">
            <w:pPr>
              <w:jc w:val="center"/>
              <w:rPr>
                <w:sz w:val="20"/>
                <w:szCs w:val="20"/>
              </w:rPr>
            </w:pPr>
            <w:r w:rsidRPr="00A5746B">
              <w:rPr>
                <w:sz w:val="20"/>
                <w:szCs w:val="20"/>
              </w:rPr>
              <w:t>6993,7</w:t>
            </w:r>
          </w:p>
        </w:tc>
        <w:tc>
          <w:tcPr>
            <w:tcW w:w="377" w:type="pct"/>
            <w:shd w:val="clear" w:color="auto" w:fill="auto"/>
            <w:vAlign w:val="center"/>
          </w:tcPr>
          <w:p w:rsidR="00354E62" w:rsidRPr="00A5746B" w:rsidRDefault="00354E62">
            <w:pPr>
              <w:jc w:val="center"/>
              <w:rPr>
                <w:sz w:val="20"/>
                <w:szCs w:val="20"/>
              </w:rPr>
            </w:pPr>
            <w:r w:rsidRPr="00A5746B">
              <w:rPr>
                <w:sz w:val="20"/>
                <w:szCs w:val="20"/>
              </w:rPr>
              <w:t>6990,7</w:t>
            </w:r>
          </w:p>
        </w:tc>
        <w:tc>
          <w:tcPr>
            <w:tcW w:w="377" w:type="pct"/>
            <w:shd w:val="clear" w:color="auto" w:fill="auto"/>
            <w:vAlign w:val="center"/>
          </w:tcPr>
          <w:p w:rsidR="00354E62" w:rsidRPr="00A5746B" w:rsidRDefault="00354E62">
            <w:pPr>
              <w:jc w:val="center"/>
              <w:rPr>
                <w:sz w:val="20"/>
                <w:szCs w:val="20"/>
              </w:rPr>
            </w:pPr>
            <w:r w:rsidRPr="00A5746B">
              <w:rPr>
                <w:sz w:val="20"/>
                <w:szCs w:val="20"/>
              </w:rPr>
              <w:t>6987,7</w:t>
            </w:r>
          </w:p>
        </w:tc>
        <w:tc>
          <w:tcPr>
            <w:tcW w:w="381" w:type="pct"/>
            <w:vAlign w:val="center"/>
          </w:tcPr>
          <w:p w:rsidR="00354E62" w:rsidRPr="00A5746B" w:rsidRDefault="00354E62">
            <w:pPr>
              <w:jc w:val="center"/>
              <w:rPr>
                <w:sz w:val="20"/>
                <w:szCs w:val="20"/>
              </w:rPr>
            </w:pPr>
            <w:r w:rsidRPr="00A5746B">
              <w:rPr>
                <w:sz w:val="20"/>
                <w:szCs w:val="20"/>
              </w:rPr>
              <w:t>6984,7</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lastRenderedPageBreak/>
              <w:t>6.5</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Собственные и хозяйственные нужды котельной</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Гкал</w:t>
            </w:r>
          </w:p>
        </w:tc>
        <w:tc>
          <w:tcPr>
            <w:tcW w:w="476" w:type="pct"/>
            <w:shd w:val="clear" w:color="auto" w:fill="auto"/>
            <w:vAlign w:val="center"/>
          </w:tcPr>
          <w:p w:rsidR="00354E62" w:rsidRPr="00A5746B" w:rsidRDefault="00354E62">
            <w:pPr>
              <w:jc w:val="center"/>
              <w:rPr>
                <w:sz w:val="20"/>
                <w:szCs w:val="20"/>
              </w:rPr>
            </w:pPr>
            <w:r w:rsidRPr="00A5746B">
              <w:rPr>
                <w:sz w:val="20"/>
                <w:szCs w:val="20"/>
              </w:rPr>
              <w:t>157,5</w:t>
            </w:r>
          </w:p>
        </w:tc>
        <w:tc>
          <w:tcPr>
            <w:tcW w:w="377" w:type="pct"/>
            <w:shd w:val="clear" w:color="auto" w:fill="auto"/>
            <w:vAlign w:val="center"/>
          </w:tcPr>
          <w:p w:rsidR="00354E62" w:rsidRPr="00A5746B" w:rsidRDefault="00354E62">
            <w:pPr>
              <w:jc w:val="center"/>
              <w:rPr>
                <w:sz w:val="20"/>
                <w:szCs w:val="20"/>
              </w:rPr>
            </w:pPr>
            <w:r w:rsidRPr="00A5746B">
              <w:rPr>
                <w:sz w:val="20"/>
                <w:szCs w:val="20"/>
              </w:rPr>
              <w:t>157,5</w:t>
            </w:r>
          </w:p>
        </w:tc>
        <w:tc>
          <w:tcPr>
            <w:tcW w:w="377" w:type="pct"/>
            <w:shd w:val="clear" w:color="auto" w:fill="auto"/>
            <w:vAlign w:val="center"/>
          </w:tcPr>
          <w:p w:rsidR="00354E62" w:rsidRPr="00A5746B" w:rsidRDefault="00354E62">
            <w:pPr>
              <w:jc w:val="center"/>
              <w:rPr>
                <w:sz w:val="20"/>
                <w:szCs w:val="20"/>
              </w:rPr>
            </w:pPr>
            <w:r w:rsidRPr="00A5746B">
              <w:rPr>
                <w:sz w:val="20"/>
                <w:szCs w:val="20"/>
              </w:rPr>
              <w:t>157,5</w:t>
            </w:r>
          </w:p>
        </w:tc>
        <w:tc>
          <w:tcPr>
            <w:tcW w:w="377" w:type="pct"/>
            <w:shd w:val="clear" w:color="auto" w:fill="auto"/>
            <w:vAlign w:val="center"/>
          </w:tcPr>
          <w:p w:rsidR="00354E62" w:rsidRPr="00A5746B" w:rsidRDefault="00354E62">
            <w:pPr>
              <w:jc w:val="center"/>
              <w:rPr>
                <w:sz w:val="20"/>
                <w:szCs w:val="20"/>
              </w:rPr>
            </w:pPr>
            <w:r w:rsidRPr="00A5746B">
              <w:rPr>
                <w:sz w:val="20"/>
                <w:szCs w:val="20"/>
              </w:rPr>
              <w:t>157,5</w:t>
            </w:r>
          </w:p>
        </w:tc>
        <w:tc>
          <w:tcPr>
            <w:tcW w:w="377" w:type="pct"/>
            <w:shd w:val="clear" w:color="auto" w:fill="auto"/>
            <w:vAlign w:val="center"/>
          </w:tcPr>
          <w:p w:rsidR="00354E62" w:rsidRPr="00A5746B" w:rsidRDefault="00354E62">
            <w:pPr>
              <w:jc w:val="center"/>
              <w:rPr>
                <w:sz w:val="20"/>
                <w:szCs w:val="20"/>
              </w:rPr>
            </w:pPr>
            <w:r w:rsidRPr="00A5746B">
              <w:rPr>
                <w:sz w:val="20"/>
                <w:szCs w:val="20"/>
              </w:rPr>
              <w:t>157,5</w:t>
            </w:r>
          </w:p>
        </w:tc>
        <w:tc>
          <w:tcPr>
            <w:tcW w:w="377" w:type="pct"/>
            <w:shd w:val="clear" w:color="auto" w:fill="auto"/>
            <w:vAlign w:val="center"/>
          </w:tcPr>
          <w:p w:rsidR="00354E62" w:rsidRPr="00A5746B" w:rsidRDefault="00354E62">
            <w:pPr>
              <w:jc w:val="center"/>
              <w:rPr>
                <w:sz w:val="20"/>
                <w:szCs w:val="20"/>
              </w:rPr>
            </w:pPr>
            <w:r w:rsidRPr="00A5746B">
              <w:rPr>
                <w:sz w:val="20"/>
                <w:szCs w:val="20"/>
              </w:rPr>
              <w:t>157,5</w:t>
            </w:r>
          </w:p>
        </w:tc>
        <w:tc>
          <w:tcPr>
            <w:tcW w:w="377" w:type="pct"/>
            <w:shd w:val="clear" w:color="auto" w:fill="auto"/>
            <w:vAlign w:val="center"/>
          </w:tcPr>
          <w:p w:rsidR="00354E62" w:rsidRPr="00A5746B" w:rsidRDefault="00354E62">
            <w:pPr>
              <w:jc w:val="center"/>
              <w:rPr>
                <w:sz w:val="20"/>
                <w:szCs w:val="20"/>
              </w:rPr>
            </w:pPr>
            <w:r w:rsidRPr="00A5746B">
              <w:rPr>
                <w:sz w:val="20"/>
                <w:szCs w:val="20"/>
              </w:rPr>
              <w:t>157,5</w:t>
            </w:r>
          </w:p>
        </w:tc>
        <w:tc>
          <w:tcPr>
            <w:tcW w:w="381" w:type="pct"/>
            <w:vAlign w:val="center"/>
          </w:tcPr>
          <w:p w:rsidR="00354E62" w:rsidRPr="00A5746B" w:rsidRDefault="00354E62">
            <w:pPr>
              <w:jc w:val="center"/>
              <w:rPr>
                <w:sz w:val="20"/>
                <w:szCs w:val="20"/>
              </w:rPr>
            </w:pPr>
            <w:r w:rsidRPr="00A5746B">
              <w:rPr>
                <w:sz w:val="20"/>
                <w:szCs w:val="20"/>
              </w:rPr>
              <w:t>157,5</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6.6</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Тепловая энергия отпущенная в сети</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Гкал</w:t>
            </w:r>
          </w:p>
        </w:tc>
        <w:tc>
          <w:tcPr>
            <w:tcW w:w="476" w:type="pct"/>
            <w:shd w:val="clear" w:color="auto" w:fill="auto"/>
            <w:vAlign w:val="center"/>
          </w:tcPr>
          <w:p w:rsidR="00354E62" w:rsidRPr="00A5746B" w:rsidRDefault="00354E62">
            <w:pPr>
              <w:jc w:val="center"/>
              <w:rPr>
                <w:sz w:val="22"/>
              </w:rPr>
            </w:pPr>
            <w:r w:rsidRPr="00A5746B">
              <w:rPr>
                <w:sz w:val="22"/>
              </w:rPr>
              <w:t>6848,4</w:t>
            </w:r>
          </w:p>
        </w:tc>
        <w:tc>
          <w:tcPr>
            <w:tcW w:w="377" w:type="pct"/>
            <w:shd w:val="clear" w:color="auto" w:fill="auto"/>
            <w:vAlign w:val="center"/>
          </w:tcPr>
          <w:p w:rsidR="00354E62" w:rsidRPr="00A5746B" w:rsidRDefault="00354E62">
            <w:pPr>
              <w:jc w:val="center"/>
              <w:rPr>
                <w:sz w:val="20"/>
                <w:szCs w:val="20"/>
              </w:rPr>
            </w:pPr>
            <w:r w:rsidRPr="00A5746B">
              <w:rPr>
                <w:sz w:val="20"/>
                <w:szCs w:val="20"/>
              </w:rPr>
              <w:t>6845,3</w:t>
            </w:r>
          </w:p>
        </w:tc>
        <w:tc>
          <w:tcPr>
            <w:tcW w:w="377" w:type="pct"/>
            <w:shd w:val="clear" w:color="auto" w:fill="auto"/>
            <w:vAlign w:val="center"/>
          </w:tcPr>
          <w:p w:rsidR="00354E62" w:rsidRPr="00A5746B" w:rsidRDefault="00354E62">
            <w:pPr>
              <w:jc w:val="center"/>
              <w:rPr>
                <w:sz w:val="20"/>
                <w:szCs w:val="20"/>
              </w:rPr>
            </w:pPr>
            <w:r w:rsidRPr="00A5746B">
              <w:rPr>
                <w:sz w:val="20"/>
                <w:szCs w:val="20"/>
              </w:rPr>
              <w:t>6842,3</w:t>
            </w:r>
          </w:p>
        </w:tc>
        <w:tc>
          <w:tcPr>
            <w:tcW w:w="377" w:type="pct"/>
            <w:shd w:val="clear" w:color="auto" w:fill="auto"/>
            <w:vAlign w:val="center"/>
          </w:tcPr>
          <w:p w:rsidR="00354E62" w:rsidRPr="00A5746B" w:rsidRDefault="00354E62">
            <w:pPr>
              <w:jc w:val="center"/>
              <w:rPr>
                <w:sz w:val="20"/>
                <w:szCs w:val="20"/>
              </w:rPr>
            </w:pPr>
            <w:r w:rsidRPr="00A5746B">
              <w:rPr>
                <w:sz w:val="20"/>
                <w:szCs w:val="20"/>
              </w:rPr>
              <w:t>6839,2</w:t>
            </w:r>
          </w:p>
        </w:tc>
        <w:tc>
          <w:tcPr>
            <w:tcW w:w="377" w:type="pct"/>
            <w:shd w:val="clear" w:color="auto" w:fill="auto"/>
            <w:vAlign w:val="center"/>
          </w:tcPr>
          <w:p w:rsidR="00354E62" w:rsidRPr="00A5746B" w:rsidRDefault="00354E62">
            <w:pPr>
              <w:jc w:val="center"/>
              <w:rPr>
                <w:sz w:val="20"/>
                <w:szCs w:val="20"/>
              </w:rPr>
            </w:pPr>
            <w:r w:rsidRPr="00A5746B">
              <w:rPr>
                <w:sz w:val="20"/>
                <w:szCs w:val="20"/>
              </w:rPr>
              <w:t>6836,2</w:t>
            </w:r>
          </w:p>
        </w:tc>
        <w:tc>
          <w:tcPr>
            <w:tcW w:w="377" w:type="pct"/>
            <w:shd w:val="clear" w:color="auto" w:fill="auto"/>
            <w:vAlign w:val="center"/>
          </w:tcPr>
          <w:p w:rsidR="00354E62" w:rsidRPr="00A5746B" w:rsidRDefault="00354E62">
            <w:pPr>
              <w:jc w:val="center"/>
              <w:rPr>
                <w:sz w:val="20"/>
                <w:szCs w:val="20"/>
              </w:rPr>
            </w:pPr>
            <w:r w:rsidRPr="00A5746B">
              <w:rPr>
                <w:sz w:val="20"/>
                <w:szCs w:val="20"/>
              </w:rPr>
              <w:t>6833,2</w:t>
            </w:r>
          </w:p>
        </w:tc>
        <w:tc>
          <w:tcPr>
            <w:tcW w:w="377" w:type="pct"/>
            <w:shd w:val="clear" w:color="auto" w:fill="auto"/>
            <w:vAlign w:val="center"/>
          </w:tcPr>
          <w:p w:rsidR="00354E62" w:rsidRPr="00A5746B" w:rsidRDefault="00354E62">
            <w:pPr>
              <w:jc w:val="center"/>
              <w:rPr>
                <w:sz w:val="20"/>
                <w:szCs w:val="20"/>
              </w:rPr>
            </w:pPr>
            <w:r w:rsidRPr="00A5746B">
              <w:rPr>
                <w:sz w:val="20"/>
                <w:szCs w:val="20"/>
              </w:rPr>
              <w:t>6830,2</w:t>
            </w:r>
          </w:p>
        </w:tc>
        <w:tc>
          <w:tcPr>
            <w:tcW w:w="381" w:type="pct"/>
            <w:vAlign w:val="center"/>
          </w:tcPr>
          <w:p w:rsidR="00354E62" w:rsidRPr="00A5746B" w:rsidRDefault="00354E62">
            <w:pPr>
              <w:jc w:val="center"/>
              <w:rPr>
                <w:sz w:val="20"/>
                <w:szCs w:val="20"/>
              </w:rPr>
            </w:pPr>
            <w:r w:rsidRPr="00A5746B">
              <w:rPr>
                <w:sz w:val="20"/>
                <w:szCs w:val="20"/>
              </w:rPr>
              <w:t>6827,2</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6.7</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Потери тепловой сети</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Гкал</w:t>
            </w:r>
          </w:p>
        </w:tc>
        <w:tc>
          <w:tcPr>
            <w:tcW w:w="476" w:type="pct"/>
            <w:shd w:val="clear" w:color="auto" w:fill="auto"/>
            <w:vAlign w:val="center"/>
          </w:tcPr>
          <w:p w:rsidR="00354E62" w:rsidRPr="00A5746B" w:rsidRDefault="00354E62">
            <w:pPr>
              <w:jc w:val="center"/>
              <w:rPr>
                <w:sz w:val="20"/>
                <w:szCs w:val="20"/>
              </w:rPr>
            </w:pPr>
            <w:r w:rsidRPr="00A5746B">
              <w:rPr>
                <w:sz w:val="20"/>
                <w:szCs w:val="20"/>
              </w:rPr>
              <w:t>614,1</w:t>
            </w:r>
          </w:p>
        </w:tc>
        <w:tc>
          <w:tcPr>
            <w:tcW w:w="377" w:type="pct"/>
            <w:shd w:val="clear" w:color="auto" w:fill="auto"/>
            <w:vAlign w:val="center"/>
          </w:tcPr>
          <w:p w:rsidR="00354E62" w:rsidRPr="00A5746B" w:rsidRDefault="00354E62">
            <w:pPr>
              <w:jc w:val="center"/>
              <w:rPr>
                <w:sz w:val="20"/>
                <w:szCs w:val="20"/>
              </w:rPr>
            </w:pPr>
            <w:r w:rsidRPr="00A5746B">
              <w:rPr>
                <w:sz w:val="20"/>
                <w:szCs w:val="20"/>
              </w:rPr>
              <w:t>611,0</w:t>
            </w:r>
          </w:p>
        </w:tc>
        <w:tc>
          <w:tcPr>
            <w:tcW w:w="377" w:type="pct"/>
            <w:shd w:val="clear" w:color="auto" w:fill="auto"/>
            <w:vAlign w:val="center"/>
          </w:tcPr>
          <w:p w:rsidR="00354E62" w:rsidRPr="00A5746B" w:rsidRDefault="00354E62">
            <w:pPr>
              <w:jc w:val="center"/>
              <w:rPr>
                <w:sz w:val="20"/>
                <w:szCs w:val="20"/>
              </w:rPr>
            </w:pPr>
            <w:r w:rsidRPr="00A5746B">
              <w:rPr>
                <w:sz w:val="20"/>
                <w:szCs w:val="20"/>
              </w:rPr>
              <w:t>607,9</w:t>
            </w:r>
          </w:p>
        </w:tc>
        <w:tc>
          <w:tcPr>
            <w:tcW w:w="377" w:type="pct"/>
            <w:shd w:val="clear" w:color="auto" w:fill="auto"/>
            <w:vAlign w:val="center"/>
          </w:tcPr>
          <w:p w:rsidR="00354E62" w:rsidRPr="00A5746B" w:rsidRDefault="00354E62">
            <w:pPr>
              <w:jc w:val="center"/>
              <w:rPr>
                <w:sz w:val="20"/>
                <w:szCs w:val="20"/>
              </w:rPr>
            </w:pPr>
            <w:r w:rsidRPr="00A5746B">
              <w:rPr>
                <w:sz w:val="20"/>
                <w:szCs w:val="20"/>
              </w:rPr>
              <w:t>604,9</w:t>
            </w:r>
          </w:p>
        </w:tc>
        <w:tc>
          <w:tcPr>
            <w:tcW w:w="377" w:type="pct"/>
            <w:shd w:val="clear" w:color="auto" w:fill="auto"/>
            <w:vAlign w:val="center"/>
          </w:tcPr>
          <w:p w:rsidR="00354E62" w:rsidRPr="00A5746B" w:rsidRDefault="00354E62">
            <w:pPr>
              <w:jc w:val="center"/>
              <w:rPr>
                <w:sz w:val="20"/>
                <w:szCs w:val="20"/>
              </w:rPr>
            </w:pPr>
            <w:r w:rsidRPr="00A5746B">
              <w:rPr>
                <w:sz w:val="20"/>
                <w:szCs w:val="20"/>
              </w:rPr>
              <w:t>601,9</w:t>
            </w:r>
          </w:p>
        </w:tc>
        <w:tc>
          <w:tcPr>
            <w:tcW w:w="377" w:type="pct"/>
            <w:shd w:val="clear" w:color="auto" w:fill="auto"/>
            <w:vAlign w:val="center"/>
          </w:tcPr>
          <w:p w:rsidR="00354E62" w:rsidRPr="00A5746B" w:rsidRDefault="00354E62">
            <w:pPr>
              <w:jc w:val="center"/>
              <w:rPr>
                <w:sz w:val="20"/>
                <w:szCs w:val="20"/>
              </w:rPr>
            </w:pPr>
            <w:r w:rsidRPr="00A5746B">
              <w:rPr>
                <w:sz w:val="20"/>
                <w:szCs w:val="20"/>
              </w:rPr>
              <w:t>598,9</w:t>
            </w:r>
          </w:p>
        </w:tc>
        <w:tc>
          <w:tcPr>
            <w:tcW w:w="377" w:type="pct"/>
            <w:shd w:val="clear" w:color="auto" w:fill="auto"/>
            <w:vAlign w:val="center"/>
          </w:tcPr>
          <w:p w:rsidR="00354E62" w:rsidRPr="00A5746B" w:rsidRDefault="00354E62">
            <w:pPr>
              <w:jc w:val="center"/>
              <w:rPr>
                <w:sz w:val="20"/>
                <w:szCs w:val="20"/>
              </w:rPr>
            </w:pPr>
            <w:r w:rsidRPr="00A5746B">
              <w:rPr>
                <w:sz w:val="20"/>
                <w:szCs w:val="20"/>
              </w:rPr>
              <w:t>595,9</w:t>
            </w:r>
          </w:p>
        </w:tc>
        <w:tc>
          <w:tcPr>
            <w:tcW w:w="381" w:type="pct"/>
            <w:vAlign w:val="center"/>
          </w:tcPr>
          <w:p w:rsidR="00354E62" w:rsidRPr="00A5746B" w:rsidRDefault="00354E62">
            <w:pPr>
              <w:jc w:val="center"/>
              <w:rPr>
                <w:sz w:val="20"/>
                <w:szCs w:val="20"/>
              </w:rPr>
            </w:pPr>
            <w:r w:rsidRPr="00A5746B">
              <w:rPr>
                <w:sz w:val="20"/>
                <w:szCs w:val="20"/>
              </w:rPr>
              <w:t>592,9</w:t>
            </w:r>
          </w:p>
        </w:tc>
      </w:tr>
      <w:tr w:rsidR="00354E62" w:rsidRPr="00A5746B" w:rsidTr="00EC2167">
        <w:trPr>
          <w:cantSplit/>
        </w:trPr>
        <w:tc>
          <w:tcPr>
            <w:tcW w:w="274" w:type="pct"/>
            <w:vAlign w:val="bottom"/>
          </w:tcPr>
          <w:p w:rsidR="00354E62" w:rsidRPr="00A5746B" w:rsidRDefault="00354E62" w:rsidP="00EC2167">
            <w:pPr>
              <w:jc w:val="center"/>
              <w:rPr>
                <w:sz w:val="22"/>
              </w:rPr>
            </w:pPr>
          </w:p>
        </w:tc>
        <w:tc>
          <w:tcPr>
            <w:tcW w:w="1192" w:type="pct"/>
            <w:shd w:val="clear" w:color="auto" w:fill="auto"/>
            <w:vAlign w:val="center"/>
          </w:tcPr>
          <w:p w:rsidR="00354E62" w:rsidRPr="00A5746B" w:rsidRDefault="00354E62" w:rsidP="00EC2167">
            <w:pPr>
              <w:jc w:val="center"/>
              <w:rPr>
                <w:rFonts w:eastAsia="Times New Roman"/>
                <w:sz w:val="22"/>
                <w:lang w:eastAsia="ru-RU"/>
              </w:rPr>
            </w:pP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w:t>
            </w:r>
          </w:p>
        </w:tc>
        <w:tc>
          <w:tcPr>
            <w:tcW w:w="476" w:type="pct"/>
            <w:shd w:val="clear" w:color="auto" w:fill="auto"/>
            <w:vAlign w:val="center"/>
          </w:tcPr>
          <w:p w:rsidR="00354E62" w:rsidRPr="00A5746B" w:rsidRDefault="00354E62">
            <w:pPr>
              <w:jc w:val="center"/>
              <w:rPr>
                <w:sz w:val="22"/>
              </w:rPr>
            </w:pPr>
            <w:r w:rsidRPr="00A5746B">
              <w:rPr>
                <w:sz w:val="22"/>
              </w:rPr>
              <w:t>9,0</w:t>
            </w:r>
          </w:p>
        </w:tc>
        <w:tc>
          <w:tcPr>
            <w:tcW w:w="377" w:type="pct"/>
            <w:shd w:val="clear" w:color="auto" w:fill="auto"/>
            <w:vAlign w:val="center"/>
          </w:tcPr>
          <w:p w:rsidR="00354E62" w:rsidRPr="00A5746B" w:rsidRDefault="00354E62">
            <w:pPr>
              <w:jc w:val="center"/>
              <w:rPr>
                <w:sz w:val="22"/>
              </w:rPr>
            </w:pPr>
            <w:r w:rsidRPr="00A5746B">
              <w:rPr>
                <w:sz w:val="22"/>
              </w:rPr>
              <w:t>8,9</w:t>
            </w:r>
          </w:p>
        </w:tc>
        <w:tc>
          <w:tcPr>
            <w:tcW w:w="377" w:type="pct"/>
            <w:shd w:val="clear" w:color="auto" w:fill="auto"/>
            <w:vAlign w:val="center"/>
          </w:tcPr>
          <w:p w:rsidR="00354E62" w:rsidRPr="00A5746B" w:rsidRDefault="00354E62">
            <w:pPr>
              <w:jc w:val="center"/>
              <w:rPr>
                <w:sz w:val="22"/>
              </w:rPr>
            </w:pPr>
            <w:r w:rsidRPr="00A5746B">
              <w:rPr>
                <w:sz w:val="22"/>
              </w:rPr>
              <w:t>8,9</w:t>
            </w:r>
          </w:p>
        </w:tc>
        <w:tc>
          <w:tcPr>
            <w:tcW w:w="377" w:type="pct"/>
            <w:shd w:val="clear" w:color="auto" w:fill="auto"/>
            <w:vAlign w:val="center"/>
          </w:tcPr>
          <w:p w:rsidR="00354E62" w:rsidRPr="00A5746B" w:rsidRDefault="00354E62">
            <w:pPr>
              <w:jc w:val="center"/>
              <w:rPr>
                <w:sz w:val="22"/>
              </w:rPr>
            </w:pPr>
            <w:r w:rsidRPr="00A5746B">
              <w:rPr>
                <w:sz w:val="22"/>
              </w:rPr>
              <w:t>8,8</w:t>
            </w:r>
          </w:p>
        </w:tc>
        <w:tc>
          <w:tcPr>
            <w:tcW w:w="377" w:type="pct"/>
            <w:shd w:val="clear" w:color="auto" w:fill="auto"/>
            <w:vAlign w:val="center"/>
          </w:tcPr>
          <w:p w:rsidR="00354E62" w:rsidRPr="00A5746B" w:rsidRDefault="00354E62">
            <w:pPr>
              <w:jc w:val="center"/>
              <w:rPr>
                <w:sz w:val="22"/>
              </w:rPr>
            </w:pPr>
            <w:r w:rsidRPr="00A5746B">
              <w:rPr>
                <w:sz w:val="22"/>
              </w:rPr>
              <w:t>8,8</w:t>
            </w:r>
          </w:p>
        </w:tc>
        <w:tc>
          <w:tcPr>
            <w:tcW w:w="377" w:type="pct"/>
            <w:shd w:val="clear" w:color="auto" w:fill="auto"/>
            <w:vAlign w:val="center"/>
          </w:tcPr>
          <w:p w:rsidR="00354E62" w:rsidRPr="00A5746B" w:rsidRDefault="00354E62">
            <w:pPr>
              <w:jc w:val="center"/>
              <w:rPr>
                <w:sz w:val="22"/>
              </w:rPr>
            </w:pPr>
            <w:r w:rsidRPr="00A5746B">
              <w:rPr>
                <w:sz w:val="22"/>
              </w:rPr>
              <w:t>8,8</w:t>
            </w:r>
          </w:p>
        </w:tc>
        <w:tc>
          <w:tcPr>
            <w:tcW w:w="377" w:type="pct"/>
            <w:shd w:val="clear" w:color="auto" w:fill="auto"/>
            <w:vAlign w:val="center"/>
          </w:tcPr>
          <w:p w:rsidR="00354E62" w:rsidRPr="00A5746B" w:rsidRDefault="00354E62">
            <w:pPr>
              <w:jc w:val="center"/>
              <w:rPr>
                <w:sz w:val="22"/>
              </w:rPr>
            </w:pPr>
            <w:r w:rsidRPr="00A5746B">
              <w:rPr>
                <w:sz w:val="22"/>
              </w:rPr>
              <w:t>8,7</w:t>
            </w:r>
          </w:p>
        </w:tc>
        <w:tc>
          <w:tcPr>
            <w:tcW w:w="381" w:type="pct"/>
            <w:vAlign w:val="center"/>
          </w:tcPr>
          <w:p w:rsidR="00354E62" w:rsidRPr="00A5746B" w:rsidRDefault="00354E62">
            <w:pPr>
              <w:jc w:val="center"/>
              <w:rPr>
                <w:sz w:val="22"/>
              </w:rPr>
            </w:pPr>
            <w:r w:rsidRPr="00A5746B">
              <w:rPr>
                <w:sz w:val="22"/>
              </w:rPr>
              <w:t>8,7</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6.8</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Тепловая энергия отпущенная п</w:t>
            </w:r>
            <w:r w:rsidRPr="00A5746B">
              <w:rPr>
                <w:rFonts w:eastAsia="Times New Roman"/>
                <w:sz w:val="22"/>
                <w:lang w:eastAsia="ru-RU"/>
              </w:rPr>
              <w:t>о</w:t>
            </w:r>
            <w:r w:rsidRPr="00A5746B">
              <w:rPr>
                <w:rFonts w:eastAsia="Times New Roman"/>
                <w:sz w:val="22"/>
                <w:lang w:eastAsia="ru-RU"/>
              </w:rPr>
              <w:t>требителям</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Гкал</w:t>
            </w:r>
          </w:p>
        </w:tc>
        <w:tc>
          <w:tcPr>
            <w:tcW w:w="476" w:type="pct"/>
            <w:shd w:val="clear" w:color="auto" w:fill="auto"/>
            <w:vAlign w:val="center"/>
          </w:tcPr>
          <w:p w:rsidR="00354E62" w:rsidRPr="00A5746B" w:rsidRDefault="00354E62">
            <w:pPr>
              <w:jc w:val="center"/>
              <w:rPr>
                <w:sz w:val="20"/>
                <w:szCs w:val="20"/>
              </w:rPr>
            </w:pPr>
            <w:r w:rsidRPr="00A5746B">
              <w:rPr>
                <w:sz w:val="20"/>
                <w:szCs w:val="20"/>
              </w:rPr>
              <w:t>6234,3</w:t>
            </w:r>
          </w:p>
        </w:tc>
        <w:tc>
          <w:tcPr>
            <w:tcW w:w="377" w:type="pct"/>
            <w:shd w:val="clear" w:color="auto" w:fill="auto"/>
            <w:vAlign w:val="center"/>
          </w:tcPr>
          <w:p w:rsidR="00354E62" w:rsidRPr="00A5746B" w:rsidRDefault="00354E62">
            <w:pPr>
              <w:jc w:val="center"/>
              <w:rPr>
                <w:sz w:val="20"/>
                <w:szCs w:val="20"/>
              </w:rPr>
            </w:pPr>
            <w:r w:rsidRPr="00A5746B">
              <w:rPr>
                <w:sz w:val="20"/>
                <w:szCs w:val="20"/>
              </w:rPr>
              <w:t>6234,3</w:t>
            </w:r>
          </w:p>
        </w:tc>
        <w:tc>
          <w:tcPr>
            <w:tcW w:w="377" w:type="pct"/>
            <w:shd w:val="clear" w:color="auto" w:fill="auto"/>
            <w:vAlign w:val="center"/>
          </w:tcPr>
          <w:p w:rsidR="00354E62" w:rsidRPr="00A5746B" w:rsidRDefault="00354E62">
            <w:pPr>
              <w:jc w:val="center"/>
              <w:rPr>
                <w:sz w:val="20"/>
                <w:szCs w:val="20"/>
              </w:rPr>
            </w:pPr>
            <w:r w:rsidRPr="00A5746B">
              <w:rPr>
                <w:sz w:val="20"/>
                <w:szCs w:val="20"/>
              </w:rPr>
              <w:t>6234,3</w:t>
            </w:r>
          </w:p>
        </w:tc>
        <w:tc>
          <w:tcPr>
            <w:tcW w:w="377" w:type="pct"/>
            <w:shd w:val="clear" w:color="auto" w:fill="auto"/>
            <w:vAlign w:val="center"/>
          </w:tcPr>
          <w:p w:rsidR="00354E62" w:rsidRPr="00A5746B" w:rsidRDefault="00354E62">
            <w:pPr>
              <w:jc w:val="center"/>
              <w:rPr>
                <w:sz w:val="20"/>
                <w:szCs w:val="20"/>
              </w:rPr>
            </w:pPr>
            <w:r w:rsidRPr="00A5746B">
              <w:rPr>
                <w:sz w:val="20"/>
                <w:szCs w:val="20"/>
              </w:rPr>
              <w:t>6234,3</w:t>
            </w:r>
          </w:p>
        </w:tc>
        <w:tc>
          <w:tcPr>
            <w:tcW w:w="377" w:type="pct"/>
            <w:shd w:val="clear" w:color="auto" w:fill="auto"/>
            <w:vAlign w:val="center"/>
          </w:tcPr>
          <w:p w:rsidR="00354E62" w:rsidRPr="00A5746B" w:rsidRDefault="00354E62">
            <w:pPr>
              <w:jc w:val="center"/>
              <w:rPr>
                <w:sz w:val="20"/>
                <w:szCs w:val="20"/>
              </w:rPr>
            </w:pPr>
            <w:r w:rsidRPr="00A5746B">
              <w:rPr>
                <w:sz w:val="20"/>
                <w:szCs w:val="20"/>
              </w:rPr>
              <w:t>6234,3</w:t>
            </w:r>
          </w:p>
        </w:tc>
        <w:tc>
          <w:tcPr>
            <w:tcW w:w="377" w:type="pct"/>
            <w:shd w:val="clear" w:color="auto" w:fill="auto"/>
            <w:vAlign w:val="center"/>
          </w:tcPr>
          <w:p w:rsidR="00354E62" w:rsidRPr="00A5746B" w:rsidRDefault="00354E62">
            <w:pPr>
              <w:jc w:val="center"/>
              <w:rPr>
                <w:sz w:val="20"/>
                <w:szCs w:val="20"/>
              </w:rPr>
            </w:pPr>
            <w:r w:rsidRPr="00A5746B">
              <w:rPr>
                <w:sz w:val="20"/>
                <w:szCs w:val="20"/>
              </w:rPr>
              <w:t>6234,3</w:t>
            </w:r>
          </w:p>
        </w:tc>
        <w:tc>
          <w:tcPr>
            <w:tcW w:w="377" w:type="pct"/>
            <w:shd w:val="clear" w:color="auto" w:fill="auto"/>
            <w:vAlign w:val="center"/>
          </w:tcPr>
          <w:p w:rsidR="00354E62" w:rsidRPr="00A5746B" w:rsidRDefault="00354E62">
            <w:pPr>
              <w:jc w:val="center"/>
              <w:rPr>
                <w:sz w:val="20"/>
                <w:szCs w:val="20"/>
              </w:rPr>
            </w:pPr>
            <w:r w:rsidRPr="00A5746B">
              <w:rPr>
                <w:sz w:val="20"/>
                <w:szCs w:val="20"/>
              </w:rPr>
              <w:t>6234,3</w:t>
            </w:r>
          </w:p>
        </w:tc>
        <w:tc>
          <w:tcPr>
            <w:tcW w:w="381" w:type="pct"/>
            <w:vAlign w:val="center"/>
          </w:tcPr>
          <w:p w:rsidR="00354E62" w:rsidRPr="00A5746B" w:rsidRDefault="00354E62">
            <w:pPr>
              <w:jc w:val="center"/>
              <w:rPr>
                <w:sz w:val="20"/>
                <w:szCs w:val="20"/>
              </w:rPr>
            </w:pPr>
            <w:r w:rsidRPr="00A5746B">
              <w:rPr>
                <w:sz w:val="20"/>
                <w:szCs w:val="20"/>
              </w:rPr>
              <w:t>6234,3</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6.9</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УРУТ на отпуск тепловой энергии</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кг.у.т/Гкал</w:t>
            </w:r>
          </w:p>
        </w:tc>
        <w:tc>
          <w:tcPr>
            <w:tcW w:w="476" w:type="pct"/>
            <w:shd w:val="clear" w:color="auto" w:fill="auto"/>
            <w:vAlign w:val="center"/>
          </w:tcPr>
          <w:p w:rsidR="00354E62" w:rsidRPr="00A5746B" w:rsidRDefault="00354E62">
            <w:pPr>
              <w:jc w:val="center"/>
              <w:rPr>
                <w:sz w:val="20"/>
                <w:szCs w:val="20"/>
              </w:rPr>
            </w:pPr>
            <w:r w:rsidRPr="00A5746B">
              <w:rPr>
                <w:sz w:val="20"/>
                <w:szCs w:val="20"/>
              </w:rPr>
              <w:t>160,5</w:t>
            </w:r>
          </w:p>
        </w:tc>
        <w:tc>
          <w:tcPr>
            <w:tcW w:w="377" w:type="pct"/>
            <w:shd w:val="clear" w:color="auto" w:fill="auto"/>
            <w:vAlign w:val="center"/>
          </w:tcPr>
          <w:p w:rsidR="00354E62" w:rsidRPr="00A5746B" w:rsidRDefault="00354E62">
            <w:pPr>
              <w:jc w:val="center"/>
              <w:rPr>
                <w:sz w:val="20"/>
                <w:szCs w:val="20"/>
              </w:rPr>
            </w:pPr>
            <w:r w:rsidRPr="00A5746B">
              <w:rPr>
                <w:sz w:val="20"/>
                <w:szCs w:val="20"/>
              </w:rPr>
              <w:t>155,7</w:t>
            </w:r>
          </w:p>
        </w:tc>
        <w:tc>
          <w:tcPr>
            <w:tcW w:w="377" w:type="pct"/>
            <w:shd w:val="clear" w:color="auto" w:fill="auto"/>
            <w:vAlign w:val="center"/>
          </w:tcPr>
          <w:p w:rsidR="00354E62" w:rsidRPr="00A5746B" w:rsidRDefault="00354E62">
            <w:pPr>
              <w:jc w:val="center"/>
              <w:rPr>
                <w:sz w:val="20"/>
                <w:szCs w:val="20"/>
              </w:rPr>
            </w:pPr>
            <w:r w:rsidRPr="00A5746B">
              <w:rPr>
                <w:sz w:val="20"/>
                <w:szCs w:val="20"/>
              </w:rPr>
              <w:t>155,7</w:t>
            </w:r>
          </w:p>
        </w:tc>
        <w:tc>
          <w:tcPr>
            <w:tcW w:w="377" w:type="pct"/>
            <w:shd w:val="clear" w:color="auto" w:fill="auto"/>
            <w:vAlign w:val="center"/>
          </w:tcPr>
          <w:p w:rsidR="00354E62" w:rsidRPr="00A5746B" w:rsidRDefault="00354E62">
            <w:pPr>
              <w:jc w:val="center"/>
              <w:rPr>
                <w:sz w:val="20"/>
                <w:szCs w:val="20"/>
              </w:rPr>
            </w:pPr>
            <w:r w:rsidRPr="00A5746B">
              <w:rPr>
                <w:sz w:val="20"/>
                <w:szCs w:val="20"/>
              </w:rPr>
              <w:t>155,7</w:t>
            </w:r>
          </w:p>
        </w:tc>
        <w:tc>
          <w:tcPr>
            <w:tcW w:w="377" w:type="pct"/>
            <w:shd w:val="clear" w:color="auto" w:fill="auto"/>
            <w:vAlign w:val="center"/>
          </w:tcPr>
          <w:p w:rsidR="00354E62" w:rsidRPr="00A5746B" w:rsidRDefault="00354E62">
            <w:pPr>
              <w:jc w:val="center"/>
              <w:rPr>
                <w:sz w:val="20"/>
                <w:szCs w:val="20"/>
              </w:rPr>
            </w:pPr>
            <w:r w:rsidRPr="00A5746B">
              <w:rPr>
                <w:sz w:val="20"/>
                <w:szCs w:val="20"/>
              </w:rPr>
              <w:t>155,7</w:t>
            </w:r>
          </w:p>
        </w:tc>
        <w:tc>
          <w:tcPr>
            <w:tcW w:w="377" w:type="pct"/>
            <w:shd w:val="clear" w:color="auto" w:fill="auto"/>
            <w:vAlign w:val="center"/>
          </w:tcPr>
          <w:p w:rsidR="00354E62" w:rsidRPr="00A5746B" w:rsidRDefault="00354E62">
            <w:pPr>
              <w:jc w:val="center"/>
              <w:rPr>
                <w:sz w:val="20"/>
                <w:szCs w:val="20"/>
              </w:rPr>
            </w:pPr>
            <w:r w:rsidRPr="00A5746B">
              <w:rPr>
                <w:sz w:val="20"/>
                <w:szCs w:val="20"/>
              </w:rPr>
              <w:t>155,7</w:t>
            </w:r>
          </w:p>
        </w:tc>
        <w:tc>
          <w:tcPr>
            <w:tcW w:w="377" w:type="pct"/>
            <w:shd w:val="clear" w:color="auto" w:fill="auto"/>
            <w:vAlign w:val="center"/>
          </w:tcPr>
          <w:p w:rsidR="00354E62" w:rsidRPr="00A5746B" w:rsidRDefault="00354E62">
            <w:pPr>
              <w:jc w:val="center"/>
              <w:rPr>
                <w:sz w:val="20"/>
                <w:szCs w:val="20"/>
              </w:rPr>
            </w:pPr>
            <w:r w:rsidRPr="00A5746B">
              <w:rPr>
                <w:sz w:val="20"/>
                <w:szCs w:val="20"/>
              </w:rPr>
              <w:t>155,7</w:t>
            </w:r>
          </w:p>
        </w:tc>
        <w:tc>
          <w:tcPr>
            <w:tcW w:w="381" w:type="pct"/>
            <w:vAlign w:val="center"/>
          </w:tcPr>
          <w:p w:rsidR="00354E62" w:rsidRPr="00A5746B" w:rsidRDefault="00354E62">
            <w:pPr>
              <w:jc w:val="center"/>
              <w:rPr>
                <w:sz w:val="20"/>
                <w:szCs w:val="20"/>
              </w:rPr>
            </w:pPr>
            <w:r w:rsidRPr="00A5746B">
              <w:rPr>
                <w:sz w:val="20"/>
                <w:szCs w:val="20"/>
              </w:rPr>
              <w:t>155,7</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6.10</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Средневзвешенный КПД котел</w:t>
            </w:r>
            <w:r w:rsidRPr="00A5746B">
              <w:rPr>
                <w:rFonts w:eastAsia="Times New Roman"/>
                <w:sz w:val="22"/>
                <w:lang w:eastAsia="ru-RU"/>
              </w:rPr>
              <w:t>ь</w:t>
            </w:r>
            <w:r w:rsidRPr="00A5746B">
              <w:rPr>
                <w:rFonts w:eastAsia="Times New Roman"/>
                <w:sz w:val="22"/>
                <w:lang w:eastAsia="ru-RU"/>
              </w:rPr>
              <w:t>ных</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w:t>
            </w:r>
          </w:p>
        </w:tc>
        <w:tc>
          <w:tcPr>
            <w:tcW w:w="476" w:type="pct"/>
            <w:shd w:val="clear" w:color="auto" w:fill="auto"/>
            <w:vAlign w:val="center"/>
          </w:tcPr>
          <w:p w:rsidR="00354E62" w:rsidRPr="00A5746B" w:rsidRDefault="00354E62">
            <w:pPr>
              <w:jc w:val="center"/>
              <w:rPr>
                <w:sz w:val="20"/>
                <w:szCs w:val="20"/>
              </w:rPr>
            </w:pPr>
            <w:r w:rsidRPr="00A5746B">
              <w:rPr>
                <w:sz w:val="20"/>
                <w:szCs w:val="20"/>
              </w:rPr>
              <w:t>89,1</w:t>
            </w:r>
          </w:p>
        </w:tc>
        <w:tc>
          <w:tcPr>
            <w:tcW w:w="377" w:type="pct"/>
            <w:shd w:val="clear" w:color="auto" w:fill="auto"/>
            <w:vAlign w:val="center"/>
          </w:tcPr>
          <w:p w:rsidR="00354E62" w:rsidRPr="00A5746B" w:rsidRDefault="00354E62">
            <w:pPr>
              <w:jc w:val="center"/>
              <w:rPr>
                <w:sz w:val="20"/>
                <w:szCs w:val="20"/>
              </w:rPr>
            </w:pPr>
            <w:r w:rsidRPr="00A5746B">
              <w:rPr>
                <w:sz w:val="20"/>
                <w:szCs w:val="20"/>
              </w:rPr>
              <w:t>91,8</w:t>
            </w:r>
          </w:p>
        </w:tc>
        <w:tc>
          <w:tcPr>
            <w:tcW w:w="377" w:type="pct"/>
            <w:shd w:val="clear" w:color="auto" w:fill="auto"/>
            <w:vAlign w:val="center"/>
          </w:tcPr>
          <w:p w:rsidR="00354E62" w:rsidRPr="00A5746B" w:rsidRDefault="00354E62">
            <w:pPr>
              <w:jc w:val="center"/>
              <w:rPr>
                <w:sz w:val="20"/>
                <w:szCs w:val="20"/>
              </w:rPr>
            </w:pPr>
            <w:r w:rsidRPr="00A5746B">
              <w:rPr>
                <w:sz w:val="20"/>
                <w:szCs w:val="20"/>
              </w:rPr>
              <w:t>91,8</w:t>
            </w:r>
          </w:p>
        </w:tc>
        <w:tc>
          <w:tcPr>
            <w:tcW w:w="377" w:type="pct"/>
            <w:shd w:val="clear" w:color="auto" w:fill="auto"/>
            <w:vAlign w:val="center"/>
          </w:tcPr>
          <w:p w:rsidR="00354E62" w:rsidRPr="00A5746B" w:rsidRDefault="00354E62">
            <w:pPr>
              <w:jc w:val="center"/>
              <w:rPr>
                <w:sz w:val="20"/>
                <w:szCs w:val="20"/>
              </w:rPr>
            </w:pPr>
            <w:r w:rsidRPr="00A5746B">
              <w:rPr>
                <w:sz w:val="20"/>
                <w:szCs w:val="20"/>
              </w:rPr>
              <w:t>91,8</w:t>
            </w:r>
          </w:p>
        </w:tc>
        <w:tc>
          <w:tcPr>
            <w:tcW w:w="377" w:type="pct"/>
            <w:shd w:val="clear" w:color="auto" w:fill="auto"/>
            <w:vAlign w:val="center"/>
          </w:tcPr>
          <w:p w:rsidR="00354E62" w:rsidRPr="00A5746B" w:rsidRDefault="00354E62">
            <w:pPr>
              <w:jc w:val="center"/>
              <w:rPr>
                <w:sz w:val="20"/>
                <w:szCs w:val="20"/>
              </w:rPr>
            </w:pPr>
            <w:r w:rsidRPr="00A5746B">
              <w:rPr>
                <w:sz w:val="20"/>
                <w:szCs w:val="20"/>
              </w:rPr>
              <w:t>91,8</w:t>
            </w:r>
          </w:p>
        </w:tc>
        <w:tc>
          <w:tcPr>
            <w:tcW w:w="377" w:type="pct"/>
            <w:shd w:val="clear" w:color="auto" w:fill="auto"/>
            <w:vAlign w:val="center"/>
          </w:tcPr>
          <w:p w:rsidR="00354E62" w:rsidRPr="00A5746B" w:rsidRDefault="00354E62">
            <w:pPr>
              <w:jc w:val="center"/>
              <w:rPr>
                <w:sz w:val="20"/>
                <w:szCs w:val="20"/>
              </w:rPr>
            </w:pPr>
            <w:r w:rsidRPr="00A5746B">
              <w:rPr>
                <w:sz w:val="20"/>
                <w:szCs w:val="20"/>
              </w:rPr>
              <w:t>91,8</w:t>
            </w:r>
          </w:p>
        </w:tc>
        <w:tc>
          <w:tcPr>
            <w:tcW w:w="377" w:type="pct"/>
            <w:shd w:val="clear" w:color="auto" w:fill="auto"/>
            <w:vAlign w:val="center"/>
          </w:tcPr>
          <w:p w:rsidR="00354E62" w:rsidRPr="00A5746B" w:rsidRDefault="00354E62">
            <w:pPr>
              <w:jc w:val="center"/>
              <w:rPr>
                <w:sz w:val="20"/>
                <w:szCs w:val="20"/>
              </w:rPr>
            </w:pPr>
            <w:r w:rsidRPr="00A5746B">
              <w:rPr>
                <w:sz w:val="20"/>
                <w:szCs w:val="20"/>
              </w:rPr>
              <w:t>91,8</w:t>
            </w:r>
          </w:p>
        </w:tc>
        <w:tc>
          <w:tcPr>
            <w:tcW w:w="381" w:type="pct"/>
            <w:vAlign w:val="center"/>
          </w:tcPr>
          <w:p w:rsidR="00354E62" w:rsidRPr="00A5746B" w:rsidRDefault="00354E62">
            <w:pPr>
              <w:jc w:val="center"/>
              <w:rPr>
                <w:sz w:val="20"/>
                <w:szCs w:val="20"/>
              </w:rPr>
            </w:pPr>
            <w:r w:rsidRPr="00A5746B">
              <w:rPr>
                <w:sz w:val="20"/>
                <w:szCs w:val="20"/>
              </w:rPr>
              <w:t>91,8</w:t>
            </w:r>
          </w:p>
        </w:tc>
      </w:tr>
      <w:tr w:rsidR="00354E62" w:rsidRPr="00A5746B" w:rsidTr="002956A6">
        <w:trPr>
          <w:cantSplit/>
        </w:trPr>
        <w:tc>
          <w:tcPr>
            <w:tcW w:w="274" w:type="pct"/>
            <w:vAlign w:val="bottom"/>
          </w:tcPr>
          <w:p w:rsidR="00354E62" w:rsidRPr="00A5746B" w:rsidRDefault="00354E62" w:rsidP="00EC2167">
            <w:pPr>
              <w:jc w:val="center"/>
              <w:rPr>
                <w:sz w:val="22"/>
              </w:rPr>
            </w:pPr>
            <w:r w:rsidRPr="00A5746B">
              <w:rPr>
                <w:sz w:val="22"/>
              </w:rPr>
              <w:t>7</w:t>
            </w:r>
          </w:p>
        </w:tc>
        <w:tc>
          <w:tcPr>
            <w:tcW w:w="1192" w:type="pct"/>
            <w:shd w:val="clear" w:color="auto" w:fill="auto"/>
            <w:vAlign w:val="bottom"/>
          </w:tcPr>
          <w:p w:rsidR="00354E62" w:rsidRPr="00A5746B" w:rsidRDefault="00354E62" w:rsidP="00EC2167">
            <w:pPr>
              <w:jc w:val="left"/>
              <w:rPr>
                <w:rFonts w:eastAsia="Times New Roman"/>
                <w:sz w:val="22"/>
                <w:lang w:eastAsia="ru-RU"/>
              </w:rPr>
            </w:pPr>
            <w:r w:rsidRPr="00A5746B">
              <w:rPr>
                <w:rFonts w:eastAsia="Times New Roman"/>
                <w:b/>
                <w:bCs/>
                <w:sz w:val="22"/>
                <w:lang w:eastAsia="ru-RU"/>
              </w:rPr>
              <w:t>Котельная (д.Зюино, ул. Школ</w:t>
            </w:r>
            <w:r w:rsidRPr="00A5746B">
              <w:rPr>
                <w:rFonts w:eastAsia="Times New Roman"/>
                <w:b/>
                <w:bCs/>
                <w:sz w:val="22"/>
                <w:lang w:eastAsia="ru-RU"/>
              </w:rPr>
              <w:t>ь</w:t>
            </w:r>
            <w:r w:rsidRPr="00A5746B">
              <w:rPr>
                <w:rFonts w:eastAsia="Times New Roman"/>
                <w:b/>
                <w:bCs/>
                <w:sz w:val="22"/>
                <w:lang w:eastAsia="ru-RU"/>
              </w:rPr>
              <w:t>ная, 77а)</w:t>
            </w:r>
          </w:p>
        </w:tc>
        <w:tc>
          <w:tcPr>
            <w:tcW w:w="414" w:type="pct"/>
            <w:shd w:val="clear" w:color="auto" w:fill="auto"/>
            <w:vAlign w:val="center"/>
          </w:tcPr>
          <w:p w:rsidR="00354E62" w:rsidRPr="00A5746B" w:rsidRDefault="00354E62" w:rsidP="00EC2167">
            <w:pPr>
              <w:jc w:val="center"/>
              <w:rPr>
                <w:rFonts w:eastAsia="Times New Roman"/>
                <w:sz w:val="22"/>
                <w:lang w:eastAsia="ru-RU"/>
              </w:rPr>
            </w:pPr>
          </w:p>
        </w:tc>
        <w:tc>
          <w:tcPr>
            <w:tcW w:w="476" w:type="pct"/>
            <w:shd w:val="clear" w:color="auto" w:fill="auto"/>
            <w:vAlign w:val="center"/>
          </w:tcPr>
          <w:p w:rsidR="00354E62" w:rsidRPr="00A5746B" w:rsidRDefault="00354E62">
            <w:pPr>
              <w:rPr>
                <w:b/>
                <w:bCs/>
                <w:sz w:val="20"/>
                <w:szCs w:val="20"/>
              </w:rPr>
            </w:pPr>
            <w:r w:rsidRPr="00A5746B">
              <w:rPr>
                <w:b/>
                <w:bCs/>
                <w:sz w:val="20"/>
                <w:szCs w:val="20"/>
              </w:rPr>
              <w:t> </w:t>
            </w:r>
          </w:p>
        </w:tc>
        <w:tc>
          <w:tcPr>
            <w:tcW w:w="377" w:type="pct"/>
            <w:shd w:val="clear" w:color="auto" w:fill="auto"/>
            <w:vAlign w:val="center"/>
          </w:tcPr>
          <w:p w:rsidR="00354E62" w:rsidRPr="00A5746B" w:rsidRDefault="00354E62">
            <w:pPr>
              <w:rPr>
                <w:b/>
                <w:bCs/>
                <w:sz w:val="20"/>
                <w:szCs w:val="20"/>
              </w:rPr>
            </w:pPr>
            <w:r w:rsidRPr="00A5746B">
              <w:rPr>
                <w:b/>
                <w:bCs/>
                <w:sz w:val="20"/>
                <w:szCs w:val="20"/>
              </w:rPr>
              <w:t> </w:t>
            </w:r>
          </w:p>
        </w:tc>
        <w:tc>
          <w:tcPr>
            <w:tcW w:w="377" w:type="pct"/>
            <w:shd w:val="clear" w:color="auto" w:fill="auto"/>
            <w:vAlign w:val="center"/>
          </w:tcPr>
          <w:p w:rsidR="00354E62" w:rsidRPr="00A5746B" w:rsidRDefault="00354E62">
            <w:pPr>
              <w:rPr>
                <w:b/>
                <w:bCs/>
                <w:sz w:val="20"/>
                <w:szCs w:val="20"/>
              </w:rPr>
            </w:pPr>
            <w:r w:rsidRPr="00A5746B">
              <w:rPr>
                <w:b/>
                <w:bCs/>
                <w:sz w:val="20"/>
                <w:szCs w:val="20"/>
              </w:rPr>
              <w:t> </w:t>
            </w:r>
          </w:p>
        </w:tc>
        <w:tc>
          <w:tcPr>
            <w:tcW w:w="377" w:type="pct"/>
            <w:shd w:val="clear" w:color="auto" w:fill="auto"/>
            <w:vAlign w:val="center"/>
          </w:tcPr>
          <w:p w:rsidR="00354E62" w:rsidRPr="00A5746B" w:rsidRDefault="00354E62">
            <w:pPr>
              <w:rPr>
                <w:b/>
                <w:bCs/>
                <w:sz w:val="20"/>
                <w:szCs w:val="20"/>
              </w:rPr>
            </w:pPr>
            <w:r w:rsidRPr="00A5746B">
              <w:rPr>
                <w:b/>
                <w:bCs/>
                <w:sz w:val="20"/>
                <w:szCs w:val="20"/>
              </w:rPr>
              <w:t> </w:t>
            </w:r>
          </w:p>
        </w:tc>
        <w:tc>
          <w:tcPr>
            <w:tcW w:w="377" w:type="pct"/>
            <w:shd w:val="clear" w:color="auto" w:fill="auto"/>
            <w:vAlign w:val="center"/>
          </w:tcPr>
          <w:p w:rsidR="00354E62" w:rsidRPr="00A5746B" w:rsidRDefault="00354E62">
            <w:pPr>
              <w:rPr>
                <w:b/>
                <w:bCs/>
                <w:sz w:val="20"/>
                <w:szCs w:val="20"/>
              </w:rPr>
            </w:pPr>
            <w:r w:rsidRPr="00A5746B">
              <w:rPr>
                <w:b/>
                <w:bCs/>
                <w:sz w:val="20"/>
                <w:szCs w:val="20"/>
              </w:rPr>
              <w:t> </w:t>
            </w:r>
          </w:p>
        </w:tc>
        <w:tc>
          <w:tcPr>
            <w:tcW w:w="377" w:type="pct"/>
            <w:shd w:val="clear" w:color="auto" w:fill="auto"/>
            <w:vAlign w:val="center"/>
          </w:tcPr>
          <w:p w:rsidR="00354E62" w:rsidRPr="00A5746B" w:rsidRDefault="00354E62">
            <w:pPr>
              <w:rPr>
                <w:b/>
                <w:bCs/>
                <w:sz w:val="20"/>
                <w:szCs w:val="20"/>
              </w:rPr>
            </w:pPr>
            <w:r w:rsidRPr="00A5746B">
              <w:rPr>
                <w:b/>
                <w:bCs/>
                <w:sz w:val="20"/>
                <w:szCs w:val="20"/>
              </w:rPr>
              <w:t> </w:t>
            </w:r>
          </w:p>
        </w:tc>
        <w:tc>
          <w:tcPr>
            <w:tcW w:w="377" w:type="pct"/>
            <w:shd w:val="clear" w:color="auto" w:fill="auto"/>
            <w:vAlign w:val="center"/>
          </w:tcPr>
          <w:p w:rsidR="00354E62" w:rsidRPr="00A5746B" w:rsidRDefault="00354E62">
            <w:pPr>
              <w:rPr>
                <w:b/>
                <w:bCs/>
                <w:sz w:val="20"/>
                <w:szCs w:val="20"/>
              </w:rPr>
            </w:pPr>
            <w:r w:rsidRPr="00A5746B">
              <w:rPr>
                <w:b/>
                <w:bCs/>
                <w:sz w:val="20"/>
                <w:szCs w:val="20"/>
              </w:rPr>
              <w:t> </w:t>
            </w:r>
          </w:p>
        </w:tc>
        <w:tc>
          <w:tcPr>
            <w:tcW w:w="381" w:type="pct"/>
            <w:vAlign w:val="bottom"/>
          </w:tcPr>
          <w:p w:rsidR="00354E62" w:rsidRPr="00A5746B" w:rsidRDefault="00354E62">
            <w:pPr>
              <w:rPr>
                <w:rFonts w:ascii="Calibri" w:hAnsi="Calibri" w:cs="Calibri"/>
                <w:sz w:val="22"/>
              </w:rPr>
            </w:pP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7.1</w:t>
            </w:r>
          </w:p>
        </w:tc>
        <w:tc>
          <w:tcPr>
            <w:tcW w:w="1192" w:type="pct"/>
            <w:shd w:val="clear" w:color="auto" w:fill="auto"/>
            <w:vAlign w:val="center"/>
          </w:tcPr>
          <w:p w:rsidR="00354E62" w:rsidRPr="00A5746B" w:rsidRDefault="00354E62" w:rsidP="00EC2167">
            <w:pPr>
              <w:jc w:val="left"/>
              <w:rPr>
                <w:rFonts w:eastAsia="Times New Roman"/>
                <w:sz w:val="22"/>
                <w:lang w:eastAsia="ru-RU"/>
              </w:rPr>
            </w:pPr>
            <w:r w:rsidRPr="00A5746B">
              <w:rPr>
                <w:rFonts w:eastAsia="Times New Roman"/>
                <w:sz w:val="22"/>
                <w:lang w:eastAsia="ru-RU"/>
              </w:rPr>
              <w:t>Вид топлива</w:t>
            </w:r>
          </w:p>
        </w:tc>
        <w:tc>
          <w:tcPr>
            <w:tcW w:w="414" w:type="pct"/>
            <w:shd w:val="clear" w:color="auto" w:fill="auto"/>
            <w:vAlign w:val="center"/>
          </w:tcPr>
          <w:p w:rsidR="00354E62" w:rsidRPr="00A5746B" w:rsidRDefault="00354E62" w:rsidP="00EC2167">
            <w:pPr>
              <w:jc w:val="left"/>
              <w:rPr>
                <w:rFonts w:eastAsia="Times New Roman"/>
                <w:sz w:val="22"/>
                <w:lang w:eastAsia="ru-RU"/>
              </w:rPr>
            </w:pPr>
          </w:p>
        </w:tc>
        <w:tc>
          <w:tcPr>
            <w:tcW w:w="476" w:type="pct"/>
            <w:shd w:val="clear" w:color="auto" w:fill="auto"/>
            <w:vAlign w:val="center"/>
          </w:tcPr>
          <w:p w:rsidR="00354E62" w:rsidRPr="00A5746B" w:rsidRDefault="00354E62">
            <w:pPr>
              <w:rPr>
                <w:sz w:val="20"/>
                <w:szCs w:val="20"/>
              </w:rPr>
            </w:pPr>
            <w:r w:rsidRPr="00A5746B">
              <w:rPr>
                <w:sz w:val="20"/>
                <w:szCs w:val="20"/>
              </w:rPr>
              <w:t>газ</w:t>
            </w:r>
          </w:p>
        </w:tc>
        <w:tc>
          <w:tcPr>
            <w:tcW w:w="377" w:type="pct"/>
            <w:shd w:val="clear" w:color="auto" w:fill="auto"/>
            <w:vAlign w:val="center"/>
          </w:tcPr>
          <w:p w:rsidR="00354E62" w:rsidRPr="00A5746B" w:rsidRDefault="00354E62">
            <w:pPr>
              <w:rPr>
                <w:sz w:val="20"/>
                <w:szCs w:val="20"/>
              </w:rPr>
            </w:pPr>
            <w:r w:rsidRPr="00A5746B">
              <w:rPr>
                <w:sz w:val="20"/>
                <w:szCs w:val="20"/>
              </w:rPr>
              <w:t>газ</w:t>
            </w:r>
          </w:p>
        </w:tc>
        <w:tc>
          <w:tcPr>
            <w:tcW w:w="377" w:type="pct"/>
            <w:shd w:val="clear" w:color="auto" w:fill="auto"/>
            <w:vAlign w:val="center"/>
          </w:tcPr>
          <w:p w:rsidR="00354E62" w:rsidRPr="00A5746B" w:rsidRDefault="00354E62">
            <w:pPr>
              <w:rPr>
                <w:sz w:val="20"/>
                <w:szCs w:val="20"/>
              </w:rPr>
            </w:pPr>
            <w:r w:rsidRPr="00A5746B">
              <w:rPr>
                <w:sz w:val="20"/>
                <w:szCs w:val="20"/>
              </w:rPr>
              <w:t>газ</w:t>
            </w:r>
          </w:p>
        </w:tc>
        <w:tc>
          <w:tcPr>
            <w:tcW w:w="377" w:type="pct"/>
            <w:shd w:val="clear" w:color="auto" w:fill="auto"/>
            <w:vAlign w:val="center"/>
          </w:tcPr>
          <w:p w:rsidR="00354E62" w:rsidRPr="00A5746B" w:rsidRDefault="00354E62">
            <w:pPr>
              <w:rPr>
                <w:sz w:val="20"/>
                <w:szCs w:val="20"/>
              </w:rPr>
            </w:pPr>
            <w:r w:rsidRPr="00A5746B">
              <w:rPr>
                <w:sz w:val="20"/>
                <w:szCs w:val="20"/>
              </w:rPr>
              <w:t>газ</w:t>
            </w:r>
          </w:p>
        </w:tc>
        <w:tc>
          <w:tcPr>
            <w:tcW w:w="377" w:type="pct"/>
            <w:shd w:val="clear" w:color="auto" w:fill="auto"/>
            <w:vAlign w:val="center"/>
          </w:tcPr>
          <w:p w:rsidR="00354E62" w:rsidRPr="00A5746B" w:rsidRDefault="00354E62">
            <w:pPr>
              <w:rPr>
                <w:sz w:val="20"/>
                <w:szCs w:val="20"/>
              </w:rPr>
            </w:pPr>
            <w:r w:rsidRPr="00A5746B">
              <w:rPr>
                <w:sz w:val="20"/>
                <w:szCs w:val="20"/>
              </w:rPr>
              <w:t>газ</w:t>
            </w:r>
          </w:p>
        </w:tc>
        <w:tc>
          <w:tcPr>
            <w:tcW w:w="377" w:type="pct"/>
            <w:shd w:val="clear" w:color="auto" w:fill="auto"/>
            <w:vAlign w:val="center"/>
          </w:tcPr>
          <w:p w:rsidR="00354E62" w:rsidRPr="00A5746B" w:rsidRDefault="00354E62">
            <w:pPr>
              <w:rPr>
                <w:sz w:val="20"/>
                <w:szCs w:val="20"/>
              </w:rPr>
            </w:pPr>
            <w:r w:rsidRPr="00A5746B">
              <w:rPr>
                <w:sz w:val="20"/>
                <w:szCs w:val="20"/>
              </w:rPr>
              <w:t>газ</w:t>
            </w:r>
          </w:p>
        </w:tc>
        <w:tc>
          <w:tcPr>
            <w:tcW w:w="377" w:type="pct"/>
            <w:shd w:val="clear" w:color="auto" w:fill="auto"/>
            <w:vAlign w:val="center"/>
          </w:tcPr>
          <w:p w:rsidR="00354E62" w:rsidRPr="00A5746B" w:rsidRDefault="00354E62">
            <w:pPr>
              <w:rPr>
                <w:sz w:val="20"/>
                <w:szCs w:val="20"/>
              </w:rPr>
            </w:pPr>
            <w:r w:rsidRPr="00A5746B">
              <w:rPr>
                <w:sz w:val="20"/>
                <w:szCs w:val="20"/>
              </w:rPr>
              <w:t>газ</w:t>
            </w:r>
          </w:p>
        </w:tc>
        <w:tc>
          <w:tcPr>
            <w:tcW w:w="381" w:type="pct"/>
            <w:vAlign w:val="center"/>
          </w:tcPr>
          <w:p w:rsidR="00354E62" w:rsidRPr="00A5746B" w:rsidRDefault="00354E62">
            <w:pPr>
              <w:rPr>
                <w:sz w:val="20"/>
                <w:szCs w:val="20"/>
              </w:rPr>
            </w:pPr>
            <w:r w:rsidRPr="00A5746B">
              <w:rPr>
                <w:sz w:val="20"/>
                <w:szCs w:val="20"/>
              </w:rPr>
              <w:t>газ</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7.2</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расход натурального топлива</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тыс.куб.м</w:t>
            </w:r>
          </w:p>
        </w:tc>
        <w:tc>
          <w:tcPr>
            <w:tcW w:w="476" w:type="pct"/>
            <w:shd w:val="clear" w:color="auto" w:fill="auto"/>
            <w:vAlign w:val="center"/>
          </w:tcPr>
          <w:p w:rsidR="00354E62" w:rsidRPr="00A5746B" w:rsidRDefault="00354E62">
            <w:pPr>
              <w:jc w:val="center"/>
              <w:rPr>
                <w:sz w:val="20"/>
                <w:szCs w:val="20"/>
              </w:rPr>
            </w:pPr>
            <w:r w:rsidRPr="00A5746B">
              <w:rPr>
                <w:sz w:val="20"/>
                <w:szCs w:val="20"/>
              </w:rPr>
              <w:t>89,2</w:t>
            </w:r>
          </w:p>
        </w:tc>
        <w:tc>
          <w:tcPr>
            <w:tcW w:w="377" w:type="pct"/>
            <w:shd w:val="clear" w:color="auto" w:fill="auto"/>
            <w:vAlign w:val="center"/>
          </w:tcPr>
          <w:p w:rsidR="00354E62" w:rsidRPr="00A5746B" w:rsidRDefault="00354E62">
            <w:pPr>
              <w:jc w:val="center"/>
              <w:rPr>
                <w:sz w:val="20"/>
                <w:szCs w:val="20"/>
              </w:rPr>
            </w:pPr>
            <w:r w:rsidRPr="00A5746B">
              <w:rPr>
                <w:sz w:val="20"/>
                <w:szCs w:val="20"/>
              </w:rPr>
              <w:t>82,3</w:t>
            </w:r>
          </w:p>
        </w:tc>
        <w:tc>
          <w:tcPr>
            <w:tcW w:w="377" w:type="pct"/>
            <w:shd w:val="clear" w:color="auto" w:fill="auto"/>
            <w:vAlign w:val="center"/>
          </w:tcPr>
          <w:p w:rsidR="00354E62" w:rsidRPr="00A5746B" w:rsidRDefault="00354E62">
            <w:pPr>
              <w:jc w:val="center"/>
              <w:rPr>
                <w:sz w:val="20"/>
                <w:szCs w:val="20"/>
              </w:rPr>
            </w:pPr>
            <w:r w:rsidRPr="00A5746B">
              <w:rPr>
                <w:sz w:val="20"/>
                <w:szCs w:val="20"/>
              </w:rPr>
              <w:t>82,3</w:t>
            </w:r>
          </w:p>
        </w:tc>
        <w:tc>
          <w:tcPr>
            <w:tcW w:w="377" w:type="pct"/>
            <w:shd w:val="clear" w:color="auto" w:fill="auto"/>
            <w:vAlign w:val="center"/>
          </w:tcPr>
          <w:p w:rsidR="00354E62" w:rsidRPr="00A5746B" w:rsidRDefault="00354E62">
            <w:pPr>
              <w:jc w:val="center"/>
              <w:rPr>
                <w:sz w:val="20"/>
                <w:szCs w:val="20"/>
              </w:rPr>
            </w:pPr>
            <w:r w:rsidRPr="00A5746B">
              <w:rPr>
                <w:sz w:val="20"/>
                <w:szCs w:val="20"/>
              </w:rPr>
              <w:t>82,3</w:t>
            </w:r>
          </w:p>
        </w:tc>
        <w:tc>
          <w:tcPr>
            <w:tcW w:w="377" w:type="pct"/>
            <w:shd w:val="clear" w:color="auto" w:fill="auto"/>
            <w:vAlign w:val="center"/>
          </w:tcPr>
          <w:p w:rsidR="00354E62" w:rsidRPr="00A5746B" w:rsidRDefault="00354E62">
            <w:pPr>
              <w:jc w:val="center"/>
              <w:rPr>
                <w:sz w:val="20"/>
                <w:szCs w:val="20"/>
              </w:rPr>
            </w:pPr>
            <w:r w:rsidRPr="00A5746B">
              <w:rPr>
                <w:sz w:val="20"/>
                <w:szCs w:val="20"/>
              </w:rPr>
              <w:t>82,3</w:t>
            </w:r>
          </w:p>
        </w:tc>
        <w:tc>
          <w:tcPr>
            <w:tcW w:w="377" w:type="pct"/>
            <w:shd w:val="clear" w:color="auto" w:fill="auto"/>
            <w:vAlign w:val="center"/>
          </w:tcPr>
          <w:p w:rsidR="00354E62" w:rsidRPr="00A5746B" w:rsidRDefault="00354E62">
            <w:pPr>
              <w:jc w:val="center"/>
              <w:rPr>
                <w:sz w:val="20"/>
                <w:szCs w:val="20"/>
              </w:rPr>
            </w:pPr>
            <w:r w:rsidRPr="00A5746B">
              <w:rPr>
                <w:sz w:val="20"/>
                <w:szCs w:val="20"/>
              </w:rPr>
              <w:t>82,3</w:t>
            </w:r>
          </w:p>
        </w:tc>
        <w:tc>
          <w:tcPr>
            <w:tcW w:w="377" w:type="pct"/>
            <w:shd w:val="clear" w:color="auto" w:fill="auto"/>
            <w:vAlign w:val="center"/>
          </w:tcPr>
          <w:p w:rsidR="00354E62" w:rsidRPr="00A5746B" w:rsidRDefault="00354E62">
            <w:pPr>
              <w:jc w:val="center"/>
              <w:rPr>
                <w:sz w:val="20"/>
                <w:szCs w:val="20"/>
              </w:rPr>
            </w:pPr>
            <w:r w:rsidRPr="00A5746B">
              <w:rPr>
                <w:sz w:val="20"/>
                <w:szCs w:val="20"/>
              </w:rPr>
              <w:t>82,3</w:t>
            </w:r>
          </w:p>
        </w:tc>
        <w:tc>
          <w:tcPr>
            <w:tcW w:w="381" w:type="pct"/>
            <w:vAlign w:val="center"/>
          </w:tcPr>
          <w:p w:rsidR="00354E62" w:rsidRPr="00A5746B" w:rsidRDefault="00354E62">
            <w:pPr>
              <w:jc w:val="center"/>
              <w:rPr>
                <w:sz w:val="20"/>
                <w:szCs w:val="20"/>
              </w:rPr>
            </w:pPr>
            <w:r w:rsidRPr="00A5746B">
              <w:rPr>
                <w:sz w:val="20"/>
                <w:szCs w:val="20"/>
              </w:rPr>
              <w:t>82,3</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7.3</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Расход условного топлива</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т.у.т.</w:t>
            </w:r>
          </w:p>
        </w:tc>
        <w:tc>
          <w:tcPr>
            <w:tcW w:w="476" w:type="pct"/>
            <w:shd w:val="clear" w:color="auto" w:fill="auto"/>
            <w:vAlign w:val="center"/>
          </w:tcPr>
          <w:p w:rsidR="00354E62" w:rsidRPr="00A5746B" w:rsidRDefault="00354E62">
            <w:pPr>
              <w:jc w:val="center"/>
              <w:rPr>
                <w:sz w:val="20"/>
                <w:szCs w:val="20"/>
              </w:rPr>
            </w:pPr>
            <w:r w:rsidRPr="00A5746B">
              <w:rPr>
                <w:sz w:val="20"/>
                <w:szCs w:val="20"/>
              </w:rPr>
              <w:t>103,9</w:t>
            </w:r>
          </w:p>
        </w:tc>
        <w:tc>
          <w:tcPr>
            <w:tcW w:w="377" w:type="pct"/>
            <w:shd w:val="clear" w:color="auto" w:fill="auto"/>
            <w:vAlign w:val="center"/>
          </w:tcPr>
          <w:p w:rsidR="00354E62" w:rsidRPr="00A5746B" w:rsidRDefault="00354E62">
            <w:pPr>
              <w:jc w:val="center"/>
              <w:rPr>
                <w:sz w:val="20"/>
                <w:szCs w:val="20"/>
              </w:rPr>
            </w:pPr>
            <w:r w:rsidRPr="00A5746B">
              <w:rPr>
                <w:sz w:val="20"/>
                <w:szCs w:val="20"/>
              </w:rPr>
              <w:t>95,9</w:t>
            </w:r>
          </w:p>
        </w:tc>
        <w:tc>
          <w:tcPr>
            <w:tcW w:w="377" w:type="pct"/>
            <w:shd w:val="clear" w:color="auto" w:fill="auto"/>
            <w:vAlign w:val="center"/>
          </w:tcPr>
          <w:p w:rsidR="00354E62" w:rsidRPr="00A5746B" w:rsidRDefault="00354E62">
            <w:pPr>
              <w:jc w:val="center"/>
              <w:rPr>
                <w:sz w:val="20"/>
                <w:szCs w:val="20"/>
              </w:rPr>
            </w:pPr>
            <w:r w:rsidRPr="00A5746B">
              <w:rPr>
                <w:sz w:val="20"/>
                <w:szCs w:val="20"/>
              </w:rPr>
              <w:t>95,9</w:t>
            </w:r>
          </w:p>
        </w:tc>
        <w:tc>
          <w:tcPr>
            <w:tcW w:w="377" w:type="pct"/>
            <w:shd w:val="clear" w:color="auto" w:fill="auto"/>
            <w:vAlign w:val="center"/>
          </w:tcPr>
          <w:p w:rsidR="00354E62" w:rsidRPr="00A5746B" w:rsidRDefault="00354E62">
            <w:pPr>
              <w:jc w:val="center"/>
              <w:rPr>
                <w:sz w:val="20"/>
                <w:szCs w:val="20"/>
              </w:rPr>
            </w:pPr>
            <w:r w:rsidRPr="00A5746B">
              <w:rPr>
                <w:sz w:val="20"/>
                <w:szCs w:val="20"/>
              </w:rPr>
              <w:t>95,9</w:t>
            </w:r>
          </w:p>
        </w:tc>
        <w:tc>
          <w:tcPr>
            <w:tcW w:w="377" w:type="pct"/>
            <w:shd w:val="clear" w:color="auto" w:fill="auto"/>
            <w:vAlign w:val="center"/>
          </w:tcPr>
          <w:p w:rsidR="00354E62" w:rsidRPr="00A5746B" w:rsidRDefault="00354E62">
            <w:pPr>
              <w:jc w:val="center"/>
              <w:rPr>
                <w:sz w:val="20"/>
                <w:szCs w:val="20"/>
              </w:rPr>
            </w:pPr>
            <w:r w:rsidRPr="00A5746B">
              <w:rPr>
                <w:sz w:val="20"/>
                <w:szCs w:val="20"/>
              </w:rPr>
              <w:t>95,9</w:t>
            </w:r>
          </w:p>
        </w:tc>
        <w:tc>
          <w:tcPr>
            <w:tcW w:w="377" w:type="pct"/>
            <w:shd w:val="clear" w:color="auto" w:fill="auto"/>
            <w:vAlign w:val="center"/>
          </w:tcPr>
          <w:p w:rsidR="00354E62" w:rsidRPr="00A5746B" w:rsidRDefault="00354E62">
            <w:pPr>
              <w:jc w:val="center"/>
              <w:rPr>
                <w:sz w:val="20"/>
                <w:szCs w:val="20"/>
              </w:rPr>
            </w:pPr>
            <w:r w:rsidRPr="00A5746B">
              <w:rPr>
                <w:sz w:val="20"/>
                <w:szCs w:val="20"/>
              </w:rPr>
              <w:t>95,8</w:t>
            </w:r>
          </w:p>
        </w:tc>
        <w:tc>
          <w:tcPr>
            <w:tcW w:w="377" w:type="pct"/>
            <w:shd w:val="clear" w:color="auto" w:fill="auto"/>
            <w:vAlign w:val="center"/>
          </w:tcPr>
          <w:p w:rsidR="00354E62" w:rsidRPr="00A5746B" w:rsidRDefault="00354E62">
            <w:pPr>
              <w:jc w:val="center"/>
              <w:rPr>
                <w:sz w:val="20"/>
                <w:szCs w:val="20"/>
              </w:rPr>
            </w:pPr>
            <w:r w:rsidRPr="00A5746B">
              <w:rPr>
                <w:sz w:val="20"/>
                <w:szCs w:val="20"/>
              </w:rPr>
              <w:t>95,8</w:t>
            </w:r>
          </w:p>
        </w:tc>
        <w:tc>
          <w:tcPr>
            <w:tcW w:w="381" w:type="pct"/>
            <w:vAlign w:val="center"/>
          </w:tcPr>
          <w:p w:rsidR="00354E62" w:rsidRPr="00A5746B" w:rsidRDefault="00354E62">
            <w:pPr>
              <w:jc w:val="center"/>
              <w:rPr>
                <w:sz w:val="20"/>
                <w:szCs w:val="20"/>
              </w:rPr>
            </w:pPr>
            <w:r w:rsidRPr="00A5746B">
              <w:rPr>
                <w:sz w:val="20"/>
                <w:szCs w:val="20"/>
              </w:rPr>
              <w:t>95,8</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7.4</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Выработка тепловой энергии</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Гкал</w:t>
            </w:r>
          </w:p>
        </w:tc>
        <w:tc>
          <w:tcPr>
            <w:tcW w:w="476" w:type="pct"/>
            <w:shd w:val="clear" w:color="auto" w:fill="auto"/>
            <w:vAlign w:val="center"/>
          </w:tcPr>
          <w:p w:rsidR="00354E62" w:rsidRPr="00A5746B" w:rsidRDefault="00354E62">
            <w:pPr>
              <w:jc w:val="center"/>
              <w:rPr>
                <w:sz w:val="20"/>
                <w:szCs w:val="20"/>
              </w:rPr>
            </w:pPr>
            <w:r w:rsidRPr="00A5746B">
              <w:rPr>
                <w:sz w:val="20"/>
                <w:szCs w:val="20"/>
              </w:rPr>
              <w:t>615,8</w:t>
            </w:r>
          </w:p>
        </w:tc>
        <w:tc>
          <w:tcPr>
            <w:tcW w:w="377" w:type="pct"/>
            <w:shd w:val="clear" w:color="auto" w:fill="auto"/>
            <w:vAlign w:val="center"/>
          </w:tcPr>
          <w:p w:rsidR="00354E62" w:rsidRPr="00A5746B" w:rsidRDefault="00354E62">
            <w:pPr>
              <w:jc w:val="center"/>
              <w:rPr>
                <w:sz w:val="20"/>
                <w:szCs w:val="20"/>
              </w:rPr>
            </w:pPr>
            <w:r w:rsidRPr="00A5746B">
              <w:rPr>
                <w:sz w:val="20"/>
                <w:szCs w:val="20"/>
              </w:rPr>
              <w:t>615,7</w:t>
            </w:r>
          </w:p>
        </w:tc>
        <w:tc>
          <w:tcPr>
            <w:tcW w:w="377" w:type="pct"/>
            <w:shd w:val="clear" w:color="auto" w:fill="auto"/>
            <w:vAlign w:val="center"/>
          </w:tcPr>
          <w:p w:rsidR="00354E62" w:rsidRPr="00A5746B" w:rsidRDefault="00354E62">
            <w:pPr>
              <w:jc w:val="center"/>
              <w:rPr>
                <w:sz w:val="20"/>
                <w:szCs w:val="20"/>
              </w:rPr>
            </w:pPr>
            <w:r w:rsidRPr="00A5746B">
              <w:rPr>
                <w:sz w:val="20"/>
                <w:szCs w:val="20"/>
              </w:rPr>
              <w:t>615,6</w:t>
            </w:r>
          </w:p>
        </w:tc>
        <w:tc>
          <w:tcPr>
            <w:tcW w:w="377" w:type="pct"/>
            <w:shd w:val="clear" w:color="auto" w:fill="auto"/>
            <w:vAlign w:val="center"/>
          </w:tcPr>
          <w:p w:rsidR="00354E62" w:rsidRPr="00A5746B" w:rsidRDefault="00354E62">
            <w:pPr>
              <w:jc w:val="center"/>
              <w:rPr>
                <w:sz w:val="20"/>
                <w:szCs w:val="20"/>
              </w:rPr>
            </w:pPr>
            <w:r w:rsidRPr="00A5746B">
              <w:rPr>
                <w:sz w:val="20"/>
                <w:szCs w:val="20"/>
              </w:rPr>
              <w:t>615,6</w:t>
            </w:r>
          </w:p>
        </w:tc>
        <w:tc>
          <w:tcPr>
            <w:tcW w:w="377" w:type="pct"/>
            <w:shd w:val="clear" w:color="auto" w:fill="auto"/>
            <w:vAlign w:val="center"/>
          </w:tcPr>
          <w:p w:rsidR="00354E62" w:rsidRPr="00A5746B" w:rsidRDefault="00354E62">
            <w:pPr>
              <w:jc w:val="center"/>
              <w:rPr>
                <w:sz w:val="20"/>
                <w:szCs w:val="20"/>
              </w:rPr>
            </w:pPr>
            <w:r w:rsidRPr="00A5746B">
              <w:rPr>
                <w:sz w:val="20"/>
                <w:szCs w:val="20"/>
              </w:rPr>
              <w:t>615,5</w:t>
            </w:r>
          </w:p>
        </w:tc>
        <w:tc>
          <w:tcPr>
            <w:tcW w:w="377" w:type="pct"/>
            <w:shd w:val="clear" w:color="auto" w:fill="auto"/>
            <w:vAlign w:val="center"/>
          </w:tcPr>
          <w:p w:rsidR="00354E62" w:rsidRPr="00A5746B" w:rsidRDefault="00354E62">
            <w:pPr>
              <w:jc w:val="center"/>
              <w:rPr>
                <w:sz w:val="20"/>
                <w:szCs w:val="20"/>
              </w:rPr>
            </w:pPr>
            <w:r w:rsidRPr="00A5746B">
              <w:rPr>
                <w:sz w:val="20"/>
                <w:szCs w:val="20"/>
              </w:rPr>
              <w:t>615,4</w:t>
            </w:r>
          </w:p>
        </w:tc>
        <w:tc>
          <w:tcPr>
            <w:tcW w:w="377" w:type="pct"/>
            <w:shd w:val="clear" w:color="auto" w:fill="auto"/>
            <w:vAlign w:val="center"/>
          </w:tcPr>
          <w:p w:rsidR="00354E62" w:rsidRPr="00A5746B" w:rsidRDefault="00354E62">
            <w:pPr>
              <w:jc w:val="center"/>
              <w:rPr>
                <w:sz w:val="20"/>
                <w:szCs w:val="20"/>
              </w:rPr>
            </w:pPr>
            <w:r w:rsidRPr="00A5746B">
              <w:rPr>
                <w:sz w:val="20"/>
                <w:szCs w:val="20"/>
              </w:rPr>
              <w:t>615,3</w:t>
            </w:r>
          </w:p>
        </w:tc>
        <w:tc>
          <w:tcPr>
            <w:tcW w:w="381" w:type="pct"/>
            <w:vAlign w:val="center"/>
          </w:tcPr>
          <w:p w:rsidR="00354E62" w:rsidRPr="00A5746B" w:rsidRDefault="00354E62">
            <w:pPr>
              <w:jc w:val="center"/>
              <w:rPr>
                <w:sz w:val="20"/>
                <w:szCs w:val="20"/>
              </w:rPr>
            </w:pPr>
            <w:r w:rsidRPr="00A5746B">
              <w:rPr>
                <w:sz w:val="20"/>
                <w:szCs w:val="20"/>
              </w:rPr>
              <w:t>615,2</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7.5</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Собственные и хозяйственные нужды котельной</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Гкал</w:t>
            </w:r>
          </w:p>
        </w:tc>
        <w:tc>
          <w:tcPr>
            <w:tcW w:w="476" w:type="pct"/>
            <w:shd w:val="clear" w:color="auto" w:fill="auto"/>
            <w:vAlign w:val="center"/>
          </w:tcPr>
          <w:p w:rsidR="00354E62" w:rsidRPr="00A5746B" w:rsidRDefault="00354E62">
            <w:pPr>
              <w:jc w:val="center"/>
              <w:rPr>
                <w:sz w:val="20"/>
                <w:szCs w:val="20"/>
              </w:rPr>
            </w:pPr>
            <w:r w:rsidRPr="00A5746B">
              <w:rPr>
                <w:sz w:val="20"/>
                <w:szCs w:val="20"/>
              </w:rPr>
              <w:t>13,8</w:t>
            </w:r>
          </w:p>
        </w:tc>
        <w:tc>
          <w:tcPr>
            <w:tcW w:w="377" w:type="pct"/>
            <w:shd w:val="clear" w:color="auto" w:fill="auto"/>
            <w:vAlign w:val="center"/>
          </w:tcPr>
          <w:p w:rsidR="00354E62" w:rsidRPr="00A5746B" w:rsidRDefault="00354E62">
            <w:pPr>
              <w:jc w:val="center"/>
              <w:rPr>
                <w:sz w:val="20"/>
                <w:szCs w:val="20"/>
              </w:rPr>
            </w:pPr>
            <w:r w:rsidRPr="00A5746B">
              <w:rPr>
                <w:sz w:val="20"/>
                <w:szCs w:val="20"/>
              </w:rPr>
              <w:t>13,8</w:t>
            </w:r>
          </w:p>
        </w:tc>
        <w:tc>
          <w:tcPr>
            <w:tcW w:w="377" w:type="pct"/>
            <w:shd w:val="clear" w:color="auto" w:fill="auto"/>
            <w:vAlign w:val="center"/>
          </w:tcPr>
          <w:p w:rsidR="00354E62" w:rsidRPr="00A5746B" w:rsidRDefault="00354E62">
            <w:pPr>
              <w:jc w:val="center"/>
              <w:rPr>
                <w:sz w:val="20"/>
                <w:szCs w:val="20"/>
              </w:rPr>
            </w:pPr>
            <w:r w:rsidRPr="00A5746B">
              <w:rPr>
                <w:sz w:val="20"/>
                <w:szCs w:val="20"/>
              </w:rPr>
              <w:t>13,8</w:t>
            </w:r>
          </w:p>
        </w:tc>
        <w:tc>
          <w:tcPr>
            <w:tcW w:w="377" w:type="pct"/>
            <w:shd w:val="clear" w:color="auto" w:fill="auto"/>
            <w:vAlign w:val="center"/>
          </w:tcPr>
          <w:p w:rsidR="00354E62" w:rsidRPr="00A5746B" w:rsidRDefault="00354E62">
            <w:pPr>
              <w:jc w:val="center"/>
              <w:rPr>
                <w:sz w:val="20"/>
                <w:szCs w:val="20"/>
              </w:rPr>
            </w:pPr>
            <w:r w:rsidRPr="00A5746B">
              <w:rPr>
                <w:sz w:val="20"/>
                <w:szCs w:val="20"/>
              </w:rPr>
              <w:t>13,8</w:t>
            </w:r>
          </w:p>
        </w:tc>
        <w:tc>
          <w:tcPr>
            <w:tcW w:w="377" w:type="pct"/>
            <w:shd w:val="clear" w:color="auto" w:fill="auto"/>
            <w:vAlign w:val="center"/>
          </w:tcPr>
          <w:p w:rsidR="00354E62" w:rsidRPr="00A5746B" w:rsidRDefault="00354E62">
            <w:pPr>
              <w:jc w:val="center"/>
              <w:rPr>
                <w:sz w:val="20"/>
                <w:szCs w:val="20"/>
              </w:rPr>
            </w:pPr>
            <w:r w:rsidRPr="00A5746B">
              <w:rPr>
                <w:sz w:val="20"/>
                <w:szCs w:val="20"/>
              </w:rPr>
              <w:t>13,8</w:t>
            </w:r>
          </w:p>
        </w:tc>
        <w:tc>
          <w:tcPr>
            <w:tcW w:w="377" w:type="pct"/>
            <w:shd w:val="clear" w:color="auto" w:fill="auto"/>
            <w:vAlign w:val="center"/>
          </w:tcPr>
          <w:p w:rsidR="00354E62" w:rsidRPr="00A5746B" w:rsidRDefault="00354E62">
            <w:pPr>
              <w:jc w:val="center"/>
              <w:rPr>
                <w:sz w:val="20"/>
                <w:szCs w:val="20"/>
              </w:rPr>
            </w:pPr>
            <w:r w:rsidRPr="00A5746B">
              <w:rPr>
                <w:sz w:val="20"/>
                <w:szCs w:val="20"/>
              </w:rPr>
              <w:t>13,8</w:t>
            </w:r>
          </w:p>
        </w:tc>
        <w:tc>
          <w:tcPr>
            <w:tcW w:w="377" w:type="pct"/>
            <w:shd w:val="clear" w:color="auto" w:fill="auto"/>
            <w:vAlign w:val="center"/>
          </w:tcPr>
          <w:p w:rsidR="00354E62" w:rsidRPr="00A5746B" w:rsidRDefault="00354E62">
            <w:pPr>
              <w:jc w:val="center"/>
              <w:rPr>
                <w:sz w:val="20"/>
                <w:szCs w:val="20"/>
              </w:rPr>
            </w:pPr>
            <w:r w:rsidRPr="00A5746B">
              <w:rPr>
                <w:sz w:val="20"/>
                <w:szCs w:val="20"/>
              </w:rPr>
              <w:t>13,8</w:t>
            </w:r>
          </w:p>
        </w:tc>
        <w:tc>
          <w:tcPr>
            <w:tcW w:w="381" w:type="pct"/>
            <w:vAlign w:val="center"/>
          </w:tcPr>
          <w:p w:rsidR="00354E62" w:rsidRPr="00A5746B" w:rsidRDefault="00354E62">
            <w:pPr>
              <w:jc w:val="center"/>
              <w:rPr>
                <w:sz w:val="20"/>
                <w:szCs w:val="20"/>
              </w:rPr>
            </w:pPr>
            <w:r w:rsidRPr="00A5746B">
              <w:rPr>
                <w:sz w:val="20"/>
                <w:szCs w:val="20"/>
              </w:rPr>
              <w:t>13,8</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7.6</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Тепловая энергия отпущенная в сети</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Гкал</w:t>
            </w:r>
          </w:p>
        </w:tc>
        <w:tc>
          <w:tcPr>
            <w:tcW w:w="476" w:type="pct"/>
            <w:shd w:val="clear" w:color="auto" w:fill="auto"/>
            <w:vAlign w:val="center"/>
          </w:tcPr>
          <w:p w:rsidR="00354E62" w:rsidRPr="00A5746B" w:rsidRDefault="00354E62">
            <w:pPr>
              <w:jc w:val="center"/>
              <w:rPr>
                <w:sz w:val="22"/>
              </w:rPr>
            </w:pPr>
            <w:r w:rsidRPr="00A5746B">
              <w:rPr>
                <w:sz w:val="22"/>
              </w:rPr>
              <w:t>602,0</w:t>
            </w:r>
          </w:p>
        </w:tc>
        <w:tc>
          <w:tcPr>
            <w:tcW w:w="377" w:type="pct"/>
            <w:shd w:val="clear" w:color="auto" w:fill="auto"/>
            <w:vAlign w:val="center"/>
          </w:tcPr>
          <w:p w:rsidR="00354E62" w:rsidRPr="00A5746B" w:rsidRDefault="00354E62">
            <w:pPr>
              <w:jc w:val="center"/>
              <w:rPr>
                <w:sz w:val="20"/>
                <w:szCs w:val="20"/>
              </w:rPr>
            </w:pPr>
            <w:r w:rsidRPr="00A5746B">
              <w:rPr>
                <w:sz w:val="20"/>
                <w:szCs w:val="20"/>
              </w:rPr>
              <w:t>601,9</w:t>
            </w:r>
          </w:p>
        </w:tc>
        <w:tc>
          <w:tcPr>
            <w:tcW w:w="377" w:type="pct"/>
            <w:shd w:val="clear" w:color="auto" w:fill="auto"/>
            <w:vAlign w:val="center"/>
          </w:tcPr>
          <w:p w:rsidR="00354E62" w:rsidRPr="00A5746B" w:rsidRDefault="00354E62">
            <w:pPr>
              <w:jc w:val="center"/>
              <w:rPr>
                <w:sz w:val="20"/>
                <w:szCs w:val="20"/>
              </w:rPr>
            </w:pPr>
            <w:r w:rsidRPr="00A5746B">
              <w:rPr>
                <w:sz w:val="20"/>
                <w:szCs w:val="20"/>
              </w:rPr>
              <w:t>601,8</w:t>
            </w:r>
          </w:p>
        </w:tc>
        <w:tc>
          <w:tcPr>
            <w:tcW w:w="377" w:type="pct"/>
            <w:shd w:val="clear" w:color="auto" w:fill="auto"/>
            <w:vAlign w:val="center"/>
          </w:tcPr>
          <w:p w:rsidR="00354E62" w:rsidRPr="00A5746B" w:rsidRDefault="00354E62">
            <w:pPr>
              <w:jc w:val="center"/>
              <w:rPr>
                <w:sz w:val="20"/>
                <w:szCs w:val="20"/>
              </w:rPr>
            </w:pPr>
            <w:r w:rsidRPr="00A5746B">
              <w:rPr>
                <w:sz w:val="20"/>
                <w:szCs w:val="20"/>
              </w:rPr>
              <w:t>601,7</w:t>
            </w:r>
          </w:p>
        </w:tc>
        <w:tc>
          <w:tcPr>
            <w:tcW w:w="377" w:type="pct"/>
            <w:shd w:val="clear" w:color="auto" w:fill="auto"/>
            <w:vAlign w:val="center"/>
          </w:tcPr>
          <w:p w:rsidR="00354E62" w:rsidRPr="00A5746B" w:rsidRDefault="00354E62">
            <w:pPr>
              <w:jc w:val="center"/>
              <w:rPr>
                <w:sz w:val="20"/>
                <w:szCs w:val="20"/>
              </w:rPr>
            </w:pPr>
            <w:r w:rsidRPr="00A5746B">
              <w:rPr>
                <w:sz w:val="20"/>
                <w:szCs w:val="20"/>
              </w:rPr>
              <w:t>601,6</w:t>
            </w:r>
          </w:p>
        </w:tc>
        <w:tc>
          <w:tcPr>
            <w:tcW w:w="377" w:type="pct"/>
            <w:shd w:val="clear" w:color="auto" w:fill="auto"/>
            <w:vAlign w:val="center"/>
          </w:tcPr>
          <w:p w:rsidR="00354E62" w:rsidRPr="00A5746B" w:rsidRDefault="00354E62">
            <w:pPr>
              <w:jc w:val="center"/>
              <w:rPr>
                <w:sz w:val="20"/>
                <w:szCs w:val="20"/>
              </w:rPr>
            </w:pPr>
            <w:r w:rsidRPr="00A5746B">
              <w:rPr>
                <w:sz w:val="20"/>
                <w:szCs w:val="20"/>
              </w:rPr>
              <w:t>601,6</w:t>
            </w:r>
          </w:p>
        </w:tc>
        <w:tc>
          <w:tcPr>
            <w:tcW w:w="377" w:type="pct"/>
            <w:shd w:val="clear" w:color="auto" w:fill="auto"/>
            <w:vAlign w:val="center"/>
          </w:tcPr>
          <w:p w:rsidR="00354E62" w:rsidRPr="00A5746B" w:rsidRDefault="00354E62">
            <w:pPr>
              <w:jc w:val="center"/>
              <w:rPr>
                <w:sz w:val="20"/>
                <w:szCs w:val="20"/>
              </w:rPr>
            </w:pPr>
            <w:r w:rsidRPr="00A5746B">
              <w:rPr>
                <w:sz w:val="20"/>
                <w:szCs w:val="20"/>
              </w:rPr>
              <w:t>601,5</w:t>
            </w:r>
          </w:p>
        </w:tc>
        <w:tc>
          <w:tcPr>
            <w:tcW w:w="381" w:type="pct"/>
            <w:vAlign w:val="center"/>
          </w:tcPr>
          <w:p w:rsidR="00354E62" w:rsidRPr="00A5746B" w:rsidRDefault="00354E62">
            <w:pPr>
              <w:jc w:val="center"/>
              <w:rPr>
                <w:sz w:val="20"/>
                <w:szCs w:val="20"/>
              </w:rPr>
            </w:pPr>
            <w:r w:rsidRPr="00A5746B">
              <w:rPr>
                <w:sz w:val="20"/>
                <w:szCs w:val="20"/>
              </w:rPr>
              <w:t>601,4</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7.7</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Потери тепловой сети</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Гкал</w:t>
            </w:r>
          </w:p>
        </w:tc>
        <w:tc>
          <w:tcPr>
            <w:tcW w:w="476" w:type="pct"/>
            <w:shd w:val="clear" w:color="auto" w:fill="auto"/>
            <w:vAlign w:val="center"/>
          </w:tcPr>
          <w:p w:rsidR="00354E62" w:rsidRPr="00A5746B" w:rsidRDefault="00354E62">
            <w:pPr>
              <w:jc w:val="center"/>
              <w:rPr>
                <w:sz w:val="20"/>
                <w:szCs w:val="20"/>
              </w:rPr>
            </w:pPr>
            <w:r w:rsidRPr="00A5746B">
              <w:rPr>
                <w:sz w:val="20"/>
                <w:szCs w:val="20"/>
              </w:rPr>
              <w:t>16,4</w:t>
            </w:r>
          </w:p>
        </w:tc>
        <w:tc>
          <w:tcPr>
            <w:tcW w:w="377" w:type="pct"/>
            <w:shd w:val="clear" w:color="auto" w:fill="auto"/>
            <w:vAlign w:val="center"/>
          </w:tcPr>
          <w:p w:rsidR="00354E62" w:rsidRPr="00A5746B" w:rsidRDefault="00354E62">
            <w:pPr>
              <w:jc w:val="center"/>
              <w:rPr>
                <w:sz w:val="20"/>
                <w:szCs w:val="20"/>
              </w:rPr>
            </w:pPr>
            <w:r w:rsidRPr="00A5746B">
              <w:rPr>
                <w:sz w:val="20"/>
                <w:szCs w:val="20"/>
              </w:rPr>
              <w:t>16,3</w:t>
            </w:r>
          </w:p>
        </w:tc>
        <w:tc>
          <w:tcPr>
            <w:tcW w:w="377" w:type="pct"/>
            <w:shd w:val="clear" w:color="auto" w:fill="auto"/>
            <w:vAlign w:val="center"/>
          </w:tcPr>
          <w:p w:rsidR="00354E62" w:rsidRPr="00A5746B" w:rsidRDefault="00354E62">
            <w:pPr>
              <w:jc w:val="center"/>
              <w:rPr>
                <w:sz w:val="20"/>
                <w:szCs w:val="20"/>
              </w:rPr>
            </w:pPr>
            <w:r w:rsidRPr="00A5746B">
              <w:rPr>
                <w:sz w:val="20"/>
                <w:szCs w:val="20"/>
              </w:rPr>
              <w:t>16,2</w:t>
            </w:r>
          </w:p>
        </w:tc>
        <w:tc>
          <w:tcPr>
            <w:tcW w:w="377" w:type="pct"/>
            <w:shd w:val="clear" w:color="auto" w:fill="auto"/>
            <w:vAlign w:val="center"/>
          </w:tcPr>
          <w:p w:rsidR="00354E62" w:rsidRPr="00A5746B" w:rsidRDefault="00354E62">
            <w:pPr>
              <w:jc w:val="center"/>
              <w:rPr>
                <w:sz w:val="20"/>
                <w:szCs w:val="20"/>
              </w:rPr>
            </w:pPr>
            <w:r w:rsidRPr="00A5746B">
              <w:rPr>
                <w:sz w:val="20"/>
                <w:szCs w:val="20"/>
              </w:rPr>
              <w:t>16,1</w:t>
            </w:r>
          </w:p>
        </w:tc>
        <w:tc>
          <w:tcPr>
            <w:tcW w:w="377" w:type="pct"/>
            <w:shd w:val="clear" w:color="auto" w:fill="auto"/>
            <w:vAlign w:val="center"/>
          </w:tcPr>
          <w:p w:rsidR="00354E62" w:rsidRPr="00A5746B" w:rsidRDefault="00354E62">
            <w:pPr>
              <w:jc w:val="center"/>
              <w:rPr>
                <w:sz w:val="20"/>
                <w:szCs w:val="20"/>
              </w:rPr>
            </w:pPr>
            <w:r w:rsidRPr="00A5746B">
              <w:rPr>
                <w:sz w:val="20"/>
                <w:szCs w:val="20"/>
              </w:rPr>
              <w:t>16,1</w:t>
            </w:r>
          </w:p>
        </w:tc>
        <w:tc>
          <w:tcPr>
            <w:tcW w:w="377" w:type="pct"/>
            <w:shd w:val="clear" w:color="auto" w:fill="auto"/>
            <w:vAlign w:val="center"/>
          </w:tcPr>
          <w:p w:rsidR="00354E62" w:rsidRPr="00A5746B" w:rsidRDefault="00354E62">
            <w:pPr>
              <w:jc w:val="center"/>
              <w:rPr>
                <w:sz w:val="20"/>
                <w:szCs w:val="20"/>
              </w:rPr>
            </w:pPr>
            <w:r w:rsidRPr="00A5746B">
              <w:rPr>
                <w:sz w:val="20"/>
                <w:szCs w:val="20"/>
              </w:rPr>
              <w:t>16,0</w:t>
            </w:r>
          </w:p>
        </w:tc>
        <w:tc>
          <w:tcPr>
            <w:tcW w:w="377" w:type="pct"/>
            <w:shd w:val="clear" w:color="auto" w:fill="auto"/>
            <w:vAlign w:val="center"/>
          </w:tcPr>
          <w:p w:rsidR="00354E62" w:rsidRPr="00A5746B" w:rsidRDefault="00354E62">
            <w:pPr>
              <w:jc w:val="center"/>
              <w:rPr>
                <w:sz w:val="20"/>
                <w:szCs w:val="20"/>
              </w:rPr>
            </w:pPr>
            <w:r w:rsidRPr="00A5746B">
              <w:rPr>
                <w:sz w:val="20"/>
                <w:szCs w:val="20"/>
              </w:rPr>
              <w:t>15,9</w:t>
            </w:r>
          </w:p>
        </w:tc>
        <w:tc>
          <w:tcPr>
            <w:tcW w:w="381" w:type="pct"/>
            <w:vAlign w:val="center"/>
          </w:tcPr>
          <w:p w:rsidR="00354E62" w:rsidRPr="00A5746B" w:rsidRDefault="00354E62">
            <w:pPr>
              <w:jc w:val="center"/>
              <w:rPr>
                <w:sz w:val="20"/>
                <w:szCs w:val="20"/>
              </w:rPr>
            </w:pPr>
            <w:r w:rsidRPr="00A5746B">
              <w:rPr>
                <w:sz w:val="20"/>
                <w:szCs w:val="20"/>
              </w:rPr>
              <w:t>15,8</w:t>
            </w:r>
          </w:p>
        </w:tc>
      </w:tr>
      <w:tr w:rsidR="00354E62" w:rsidRPr="00A5746B" w:rsidTr="00EC2167">
        <w:trPr>
          <w:cantSplit/>
        </w:trPr>
        <w:tc>
          <w:tcPr>
            <w:tcW w:w="274" w:type="pct"/>
            <w:vAlign w:val="bottom"/>
          </w:tcPr>
          <w:p w:rsidR="00354E62" w:rsidRPr="00A5746B" w:rsidRDefault="00354E62" w:rsidP="00EC2167">
            <w:pPr>
              <w:jc w:val="center"/>
              <w:rPr>
                <w:sz w:val="22"/>
              </w:rPr>
            </w:pPr>
          </w:p>
        </w:tc>
        <w:tc>
          <w:tcPr>
            <w:tcW w:w="1192" w:type="pct"/>
            <w:shd w:val="clear" w:color="auto" w:fill="auto"/>
            <w:vAlign w:val="center"/>
          </w:tcPr>
          <w:p w:rsidR="00354E62" w:rsidRPr="00A5746B" w:rsidRDefault="00354E62" w:rsidP="00EC2167">
            <w:pPr>
              <w:jc w:val="center"/>
              <w:rPr>
                <w:rFonts w:eastAsia="Times New Roman"/>
                <w:sz w:val="22"/>
                <w:lang w:eastAsia="ru-RU"/>
              </w:rPr>
            </w:pP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w:t>
            </w:r>
          </w:p>
        </w:tc>
        <w:tc>
          <w:tcPr>
            <w:tcW w:w="476" w:type="pct"/>
            <w:shd w:val="clear" w:color="auto" w:fill="auto"/>
            <w:vAlign w:val="center"/>
          </w:tcPr>
          <w:p w:rsidR="00354E62" w:rsidRPr="00A5746B" w:rsidRDefault="00354E62">
            <w:pPr>
              <w:jc w:val="center"/>
              <w:rPr>
                <w:sz w:val="22"/>
              </w:rPr>
            </w:pPr>
            <w:r w:rsidRPr="00A5746B">
              <w:rPr>
                <w:sz w:val="22"/>
              </w:rPr>
              <w:t>2,7</w:t>
            </w:r>
          </w:p>
        </w:tc>
        <w:tc>
          <w:tcPr>
            <w:tcW w:w="377" w:type="pct"/>
            <w:shd w:val="clear" w:color="auto" w:fill="auto"/>
            <w:vAlign w:val="center"/>
          </w:tcPr>
          <w:p w:rsidR="00354E62" w:rsidRPr="00A5746B" w:rsidRDefault="00354E62">
            <w:pPr>
              <w:jc w:val="center"/>
              <w:rPr>
                <w:sz w:val="22"/>
              </w:rPr>
            </w:pPr>
            <w:r w:rsidRPr="00A5746B">
              <w:rPr>
                <w:sz w:val="22"/>
              </w:rPr>
              <w:t>2,7</w:t>
            </w:r>
          </w:p>
        </w:tc>
        <w:tc>
          <w:tcPr>
            <w:tcW w:w="377" w:type="pct"/>
            <w:shd w:val="clear" w:color="auto" w:fill="auto"/>
            <w:vAlign w:val="center"/>
          </w:tcPr>
          <w:p w:rsidR="00354E62" w:rsidRPr="00A5746B" w:rsidRDefault="00354E62">
            <w:pPr>
              <w:jc w:val="center"/>
              <w:rPr>
                <w:sz w:val="22"/>
              </w:rPr>
            </w:pPr>
            <w:r w:rsidRPr="00A5746B">
              <w:rPr>
                <w:sz w:val="22"/>
              </w:rPr>
              <w:t>2,7</w:t>
            </w:r>
          </w:p>
        </w:tc>
        <w:tc>
          <w:tcPr>
            <w:tcW w:w="377" w:type="pct"/>
            <w:shd w:val="clear" w:color="auto" w:fill="auto"/>
            <w:vAlign w:val="center"/>
          </w:tcPr>
          <w:p w:rsidR="00354E62" w:rsidRPr="00A5746B" w:rsidRDefault="00354E62">
            <w:pPr>
              <w:jc w:val="center"/>
              <w:rPr>
                <w:sz w:val="22"/>
              </w:rPr>
            </w:pPr>
            <w:r w:rsidRPr="00A5746B">
              <w:rPr>
                <w:sz w:val="22"/>
              </w:rPr>
              <w:t>2,7</w:t>
            </w:r>
          </w:p>
        </w:tc>
        <w:tc>
          <w:tcPr>
            <w:tcW w:w="377" w:type="pct"/>
            <w:shd w:val="clear" w:color="auto" w:fill="auto"/>
            <w:vAlign w:val="center"/>
          </w:tcPr>
          <w:p w:rsidR="00354E62" w:rsidRPr="00A5746B" w:rsidRDefault="00354E62">
            <w:pPr>
              <w:jc w:val="center"/>
              <w:rPr>
                <w:sz w:val="22"/>
              </w:rPr>
            </w:pPr>
            <w:r w:rsidRPr="00A5746B">
              <w:rPr>
                <w:sz w:val="22"/>
              </w:rPr>
              <w:t>2,7</w:t>
            </w:r>
          </w:p>
        </w:tc>
        <w:tc>
          <w:tcPr>
            <w:tcW w:w="377" w:type="pct"/>
            <w:shd w:val="clear" w:color="auto" w:fill="auto"/>
            <w:vAlign w:val="center"/>
          </w:tcPr>
          <w:p w:rsidR="00354E62" w:rsidRPr="00A5746B" w:rsidRDefault="00354E62">
            <w:pPr>
              <w:jc w:val="center"/>
              <w:rPr>
                <w:sz w:val="22"/>
              </w:rPr>
            </w:pPr>
            <w:r w:rsidRPr="00A5746B">
              <w:rPr>
                <w:sz w:val="22"/>
              </w:rPr>
              <w:t>2,7</w:t>
            </w:r>
          </w:p>
        </w:tc>
        <w:tc>
          <w:tcPr>
            <w:tcW w:w="377" w:type="pct"/>
            <w:shd w:val="clear" w:color="auto" w:fill="auto"/>
            <w:vAlign w:val="center"/>
          </w:tcPr>
          <w:p w:rsidR="00354E62" w:rsidRPr="00A5746B" w:rsidRDefault="00354E62">
            <w:pPr>
              <w:jc w:val="center"/>
              <w:rPr>
                <w:sz w:val="22"/>
              </w:rPr>
            </w:pPr>
            <w:r w:rsidRPr="00A5746B">
              <w:rPr>
                <w:sz w:val="22"/>
              </w:rPr>
              <w:t>2,6</w:t>
            </w:r>
          </w:p>
        </w:tc>
        <w:tc>
          <w:tcPr>
            <w:tcW w:w="381" w:type="pct"/>
            <w:vAlign w:val="center"/>
          </w:tcPr>
          <w:p w:rsidR="00354E62" w:rsidRPr="00A5746B" w:rsidRDefault="00354E62">
            <w:pPr>
              <w:jc w:val="center"/>
              <w:rPr>
                <w:sz w:val="22"/>
              </w:rPr>
            </w:pPr>
            <w:r w:rsidRPr="00A5746B">
              <w:rPr>
                <w:sz w:val="22"/>
              </w:rPr>
              <w:t>2,6</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7.8</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Тепловая энергия отпущенная п</w:t>
            </w:r>
            <w:r w:rsidRPr="00A5746B">
              <w:rPr>
                <w:rFonts w:eastAsia="Times New Roman"/>
                <w:sz w:val="22"/>
                <w:lang w:eastAsia="ru-RU"/>
              </w:rPr>
              <w:t>о</w:t>
            </w:r>
            <w:r w:rsidRPr="00A5746B">
              <w:rPr>
                <w:rFonts w:eastAsia="Times New Roman"/>
                <w:sz w:val="22"/>
                <w:lang w:eastAsia="ru-RU"/>
              </w:rPr>
              <w:t>требителям</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Гкал</w:t>
            </w:r>
          </w:p>
        </w:tc>
        <w:tc>
          <w:tcPr>
            <w:tcW w:w="476" w:type="pct"/>
            <w:shd w:val="clear" w:color="auto" w:fill="auto"/>
            <w:vAlign w:val="center"/>
          </w:tcPr>
          <w:p w:rsidR="00354E62" w:rsidRPr="00A5746B" w:rsidRDefault="00354E62">
            <w:pPr>
              <w:jc w:val="center"/>
              <w:rPr>
                <w:sz w:val="20"/>
                <w:szCs w:val="20"/>
              </w:rPr>
            </w:pPr>
            <w:r w:rsidRPr="00A5746B">
              <w:rPr>
                <w:sz w:val="20"/>
                <w:szCs w:val="20"/>
              </w:rPr>
              <w:t>585,6</w:t>
            </w:r>
          </w:p>
        </w:tc>
        <w:tc>
          <w:tcPr>
            <w:tcW w:w="377" w:type="pct"/>
            <w:shd w:val="clear" w:color="auto" w:fill="auto"/>
            <w:vAlign w:val="center"/>
          </w:tcPr>
          <w:p w:rsidR="00354E62" w:rsidRPr="00A5746B" w:rsidRDefault="00354E62">
            <w:pPr>
              <w:jc w:val="center"/>
              <w:rPr>
                <w:sz w:val="20"/>
                <w:szCs w:val="20"/>
              </w:rPr>
            </w:pPr>
            <w:r w:rsidRPr="00A5746B">
              <w:rPr>
                <w:sz w:val="20"/>
                <w:szCs w:val="20"/>
              </w:rPr>
              <w:t>585,6</w:t>
            </w:r>
          </w:p>
        </w:tc>
        <w:tc>
          <w:tcPr>
            <w:tcW w:w="377" w:type="pct"/>
            <w:shd w:val="clear" w:color="auto" w:fill="auto"/>
            <w:vAlign w:val="center"/>
          </w:tcPr>
          <w:p w:rsidR="00354E62" w:rsidRPr="00A5746B" w:rsidRDefault="00354E62">
            <w:pPr>
              <w:jc w:val="center"/>
              <w:rPr>
                <w:sz w:val="20"/>
                <w:szCs w:val="20"/>
              </w:rPr>
            </w:pPr>
            <w:r w:rsidRPr="00A5746B">
              <w:rPr>
                <w:sz w:val="20"/>
                <w:szCs w:val="20"/>
              </w:rPr>
              <w:t>585,6</w:t>
            </w:r>
          </w:p>
        </w:tc>
        <w:tc>
          <w:tcPr>
            <w:tcW w:w="377" w:type="pct"/>
            <w:shd w:val="clear" w:color="auto" w:fill="auto"/>
            <w:vAlign w:val="center"/>
          </w:tcPr>
          <w:p w:rsidR="00354E62" w:rsidRPr="00A5746B" w:rsidRDefault="00354E62">
            <w:pPr>
              <w:jc w:val="center"/>
              <w:rPr>
                <w:sz w:val="20"/>
                <w:szCs w:val="20"/>
              </w:rPr>
            </w:pPr>
            <w:r w:rsidRPr="00A5746B">
              <w:rPr>
                <w:sz w:val="20"/>
                <w:szCs w:val="20"/>
              </w:rPr>
              <w:t>585,6</w:t>
            </w:r>
          </w:p>
        </w:tc>
        <w:tc>
          <w:tcPr>
            <w:tcW w:w="377" w:type="pct"/>
            <w:shd w:val="clear" w:color="auto" w:fill="auto"/>
            <w:vAlign w:val="center"/>
          </w:tcPr>
          <w:p w:rsidR="00354E62" w:rsidRPr="00A5746B" w:rsidRDefault="00354E62">
            <w:pPr>
              <w:jc w:val="center"/>
              <w:rPr>
                <w:sz w:val="20"/>
                <w:szCs w:val="20"/>
              </w:rPr>
            </w:pPr>
            <w:r w:rsidRPr="00A5746B">
              <w:rPr>
                <w:sz w:val="20"/>
                <w:szCs w:val="20"/>
              </w:rPr>
              <w:t>585,6</w:t>
            </w:r>
          </w:p>
        </w:tc>
        <w:tc>
          <w:tcPr>
            <w:tcW w:w="377" w:type="pct"/>
            <w:shd w:val="clear" w:color="auto" w:fill="auto"/>
            <w:vAlign w:val="center"/>
          </w:tcPr>
          <w:p w:rsidR="00354E62" w:rsidRPr="00A5746B" w:rsidRDefault="00354E62">
            <w:pPr>
              <w:jc w:val="center"/>
              <w:rPr>
                <w:sz w:val="20"/>
                <w:szCs w:val="20"/>
              </w:rPr>
            </w:pPr>
            <w:r w:rsidRPr="00A5746B">
              <w:rPr>
                <w:sz w:val="20"/>
                <w:szCs w:val="20"/>
              </w:rPr>
              <w:t>585,6</w:t>
            </w:r>
          </w:p>
        </w:tc>
        <w:tc>
          <w:tcPr>
            <w:tcW w:w="377" w:type="pct"/>
            <w:shd w:val="clear" w:color="auto" w:fill="auto"/>
            <w:vAlign w:val="center"/>
          </w:tcPr>
          <w:p w:rsidR="00354E62" w:rsidRPr="00A5746B" w:rsidRDefault="00354E62">
            <w:pPr>
              <w:jc w:val="center"/>
              <w:rPr>
                <w:sz w:val="20"/>
                <w:szCs w:val="20"/>
              </w:rPr>
            </w:pPr>
            <w:r w:rsidRPr="00A5746B">
              <w:rPr>
                <w:sz w:val="20"/>
                <w:szCs w:val="20"/>
              </w:rPr>
              <w:t>585,6</w:t>
            </w:r>
          </w:p>
        </w:tc>
        <w:tc>
          <w:tcPr>
            <w:tcW w:w="381" w:type="pct"/>
            <w:vAlign w:val="center"/>
          </w:tcPr>
          <w:p w:rsidR="00354E62" w:rsidRPr="00A5746B" w:rsidRDefault="00354E62">
            <w:pPr>
              <w:jc w:val="center"/>
              <w:rPr>
                <w:sz w:val="20"/>
                <w:szCs w:val="20"/>
              </w:rPr>
            </w:pPr>
            <w:r w:rsidRPr="00A5746B">
              <w:rPr>
                <w:sz w:val="20"/>
                <w:szCs w:val="20"/>
              </w:rPr>
              <w:t>585,6</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7.9</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УРУТ на отпуск тепловой энергии</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кг.у.т/Гкал</w:t>
            </w:r>
          </w:p>
        </w:tc>
        <w:tc>
          <w:tcPr>
            <w:tcW w:w="476" w:type="pct"/>
            <w:shd w:val="clear" w:color="auto" w:fill="auto"/>
            <w:vAlign w:val="center"/>
          </w:tcPr>
          <w:p w:rsidR="00354E62" w:rsidRPr="00A5746B" w:rsidRDefault="00354E62">
            <w:pPr>
              <w:jc w:val="center"/>
              <w:rPr>
                <w:sz w:val="20"/>
                <w:szCs w:val="20"/>
              </w:rPr>
            </w:pPr>
            <w:r w:rsidRPr="00A5746B">
              <w:rPr>
                <w:sz w:val="20"/>
                <w:szCs w:val="20"/>
              </w:rPr>
              <w:t>153,6</w:t>
            </w:r>
          </w:p>
        </w:tc>
        <w:tc>
          <w:tcPr>
            <w:tcW w:w="377" w:type="pct"/>
            <w:shd w:val="clear" w:color="auto" w:fill="auto"/>
            <w:vAlign w:val="center"/>
          </w:tcPr>
          <w:p w:rsidR="00354E62" w:rsidRPr="00A5746B" w:rsidRDefault="00354E62">
            <w:pPr>
              <w:jc w:val="center"/>
              <w:rPr>
                <w:sz w:val="20"/>
                <w:szCs w:val="20"/>
              </w:rPr>
            </w:pPr>
            <w:r w:rsidRPr="00A5746B">
              <w:rPr>
                <w:sz w:val="20"/>
                <w:szCs w:val="20"/>
              </w:rPr>
              <w:t>155,7</w:t>
            </w:r>
          </w:p>
        </w:tc>
        <w:tc>
          <w:tcPr>
            <w:tcW w:w="377" w:type="pct"/>
            <w:shd w:val="clear" w:color="auto" w:fill="auto"/>
            <w:vAlign w:val="center"/>
          </w:tcPr>
          <w:p w:rsidR="00354E62" w:rsidRPr="00A5746B" w:rsidRDefault="00354E62">
            <w:pPr>
              <w:jc w:val="center"/>
              <w:rPr>
                <w:sz w:val="20"/>
                <w:szCs w:val="20"/>
              </w:rPr>
            </w:pPr>
            <w:r w:rsidRPr="00A5746B">
              <w:rPr>
                <w:sz w:val="20"/>
                <w:szCs w:val="20"/>
              </w:rPr>
              <w:t>155,7</w:t>
            </w:r>
          </w:p>
        </w:tc>
        <w:tc>
          <w:tcPr>
            <w:tcW w:w="377" w:type="pct"/>
            <w:shd w:val="clear" w:color="auto" w:fill="auto"/>
            <w:vAlign w:val="center"/>
          </w:tcPr>
          <w:p w:rsidR="00354E62" w:rsidRPr="00A5746B" w:rsidRDefault="00354E62">
            <w:pPr>
              <w:jc w:val="center"/>
              <w:rPr>
                <w:sz w:val="20"/>
                <w:szCs w:val="20"/>
              </w:rPr>
            </w:pPr>
            <w:r w:rsidRPr="00A5746B">
              <w:rPr>
                <w:sz w:val="20"/>
                <w:szCs w:val="20"/>
              </w:rPr>
              <w:t>155,7</w:t>
            </w:r>
          </w:p>
        </w:tc>
        <w:tc>
          <w:tcPr>
            <w:tcW w:w="377" w:type="pct"/>
            <w:shd w:val="clear" w:color="auto" w:fill="auto"/>
            <w:vAlign w:val="center"/>
          </w:tcPr>
          <w:p w:rsidR="00354E62" w:rsidRPr="00A5746B" w:rsidRDefault="00354E62">
            <w:pPr>
              <w:jc w:val="center"/>
              <w:rPr>
                <w:sz w:val="20"/>
                <w:szCs w:val="20"/>
              </w:rPr>
            </w:pPr>
            <w:r w:rsidRPr="00A5746B">
              <w:rPr>
                <w:sz w:val="20"/>
                <w:szCs w:val="20"/>
              </w:rPr>
              <w:t>155,7</w:t>
            </w:r>
          </w:p>
        </w:tc>
        <w:tc>
          <w:tcPr>
            <w:tcW w:w="377" w:type="pct"/>
            <w:shd w:val="clear" w:color="auto" w:fill="auto"/>
            <w:vAlign w:val="center"/>
          </w:tcPr>
          <w:p w:rsidR="00354E62" w:rsidRPr="00A5746B" w:rsidRDefault="00354E62">
            <w:pPr>
              <w:jc w:val="center"/>
              <w:rPr>
                <w:sz w:val="20"/>
                <w:szCs w:val="20"/>
              </w:rPr>
            </w:pPr>
            <w:r w:rsidRPr="00A5746B">
              <w:rPr>
                <w:sz w:val="20"/>
                <w:szCs w:val="20"/>
              </w:rPr>
              <w:t>155,7</w:t>
            </w:r>
          </w:p>
        </w:tc>
        <w:tc>
          <w:tcPr>
            <w:tcW w:w="377" w:type="pct"/>
            <w:shd w:val="clear" w:color="auto" w:fill="auto"/>
            <w:vAlign w:val="center"/>
          </w:tcPr>
          <w:p w:rsidR="00354E62" w:rsidRPr="00A5746B" w:rsidRDefault="00354E62">
            <w:pPr>
              <w:jc w:val="center"/>
              <w:rPr>
                <w:sz w:val="20"/>
                <w:szCs w:val="20"/>
              </w:rPr>
            </w:pPr>
            <w:r w:rsidRPr="00A5746B">
              <w:rPr>
                <w:sz w:val="20"/>
                <w:szCs w:val="20"/>
              </w:rPr>
              <w:t>155,7</w:t>
            </w:r>
          </w:p>
        </w:tc>
        <w:tc>
          <w:tcPr>
            <w:tcW w:w="381" w:type="pct"/>
            <w:vAlign w:val="center"/>
          </w:tcPr>
          <w:p w:rsidR="00354E62" w:rsidRPr="00A5746B" w:rsidRDefault="00354E62">
            <w:pPr>
              <w:jc w:val="center"/>
              <w:rPr>
                <w:sz w:val="20"/>
                <w:szCs w:val="20"/>
              </w:rPr>
            </w:pPr>
            <w:r w:rsidRPr="00A5746B">
              <w:rPr>
                <w:sz w:val="20"/>
                <w:szCs w:val="20"/>
              </w:rPr>
              <w:t>155,7</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7.10</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Средневзвешенный КПД котел</w:t>
            </w:r>
            <w:r w:rsidRPr="00A5746B">
              <w:rPr>
                <w:rFonts w:eastAsia="Times New Roman"/>
                <w:sz w:val="22"/>
                <w:lang w:eastAsia="ru-RU"/>
              </w:rPr>
              <w:t>ь</w:t>
            </w:r>
            <w:r w:rsidRPr="00A5746B">
              <w:rPr>
                <w:rFonts w:eastAsia="Times New Roman"/>
                <w:sz w:val="22"/>
                <w:lang w:eastAsia="ru-RU"/>
              </w:rPr>
              <w:t>ных</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w:t>
            </w:r>
          </w:p>
        </w:tc>
        <w:tc>
          <w:tcPr>
            <w:tcW w:w="476" w:type="pct"/>
            <w:shd w:val="clear" w:color="auto" w:fill="auto"/>
            <w:vAlign w:val="center"/>
          </w:tcPr>
          <w:p w:rsidR="00354E62" w:rsidRPr="00A5746B" w:rsidRDefault="00354E62">
            <w:pPr>
              <w:jc w:val="center"/>
              <w:rPr>
                <w:sz w:val="20"/>
                <w:szCs w:val="20"/>
              </w:rPr>
            </w:pPr>
            <w:r w:rsidRPr="00A5746B">
              <w:rPr>
                <w:sz w:val="20"/>
                <w:szCs w:val="20"/>
              </w:rPr>
              <w:t>93,1</w:t>
            </w:r>
          </w:p>
        </w:tc>
        <w:tc>
          <w:tcPr>
            <w:tcW w:w="377" w:type="pct"/>
            <w:shd w:val="clear" w:color="auto" w:fill="auto"/>
            <w:vAlign w:val="center"/>
          </w:tcPr>
          <w:p w:rsidR="00354E62" w:rsidRPr="00A5746B" w:rsidRDefault="00354E62">
            <w:pPr>
              <w:jc w:val="center"/>
              <w:rPr>
                <w:sz w:val="20"/>
                <w:szCs w:val="20"/>
              </w:rPr>
            </w:pPr>
            <w:r w:rsidRPr="00A5746B">
              <w:rPr>
                <w:sz w:val="20"/>
                <w:szCs w:val="20"/>
              </w:rPr>
              <w:t>91,8</w:t>
            </w:r>
          </w:p>
        </w:tc>
        <w:tc>
          <w:tcPr>
            <w:tcW w:w="377" w:type="pct"/>
            <w:shd w:val="clear" w:color="auto" w:fill="auto"/>
            <w:vAlign w:val="center"/>
          </w:tcPr>
          <w:p w:rsidR="00354E62" w:rsidRPr="00A5746B" w:rsidRDefault="00354E62">
            <w:pPr>
              <w:jc w:val="center"/>
              <w:rPr>
                <w:sz w:val="20"/>
                <w:szCs w:val="20"/>
              </w:rPr>
            </w:pPr>
            <w:r w:rsidRPr="00A5746B">
              <w:rPr>
                <w:sz w:val="20"/>
                <w:szCs w:val="20"/>
              </w:rPr>
              <w:t>91,8</w:t>
            </w:r>
          </w:p>
        </w:tc>
        <w:tc>
          <w:tcPr>
            <w:tcW w:w="377" w:type="pct"/>
            <w:shd w:val="clear" w:color="auto" w:fill="auto"/>
            <w:vAlign w:val="center"/>
          </w:tcPr>
          <w:p w:rsidR="00354E62" w:rsidRPr="00A5746B" w:rsidRDefault="00354E62">
            <w:pPr>
              <w:jc w:val="center"/>
              <w:rPr>
                <w:sz w:val="20"/>
                <w:szCs w:val="20"/>
              </w:rPr>
            </w:pPr>
            <w:r w:rsidRPr="00A5746B">
              <w:rPr>
                <w:sz w:val="20"/>
                <w:szCs w:val="20"/>
              </w:rPr>
              <w:t>91,8</w:t>
            </w:r>
          </w:p>
        </w:tc>
        <w:tc>
          <w:tcPr>
            <w:tcW w:w="377" w:type="pct"/>
            <w:shd w:val="clear" w:color="auto" w:fill="auto"/>
            <w:vAlign w:val="center"/>
          </w:tcPr>
          <w:p w:rsidR="00354E62" w:rsidRPr="00A5746B" w:rsidRDefault="00354E62">
            <w:pPr>
              <w:jc w:val="center"/>
              <w:rPr>
                <w:sz w:val="20"/>
                <w:szCs w:val="20"/>
              </w:rPr>
            </w:pPr>
            <w:r w:rsidRPr="00A5746B">
              <w:rPr>
                <w:sz w:val="20"/>
                <w:szCs w:val="20"/>
              </w:rPr>
              <w:t>91,8</w:t>
            </w:r>
          </w:p>
        </w:tc>
        <w:tc>
          <w:tcPr>
            <w:tcW w:w="377" w:type="pct"/>
            <w:shd w:val="clear" w:color="auto" w:fill="auto"/>
            <w:vAlign w:val="center"/>
          </w:tcPr>
          <w:p w:rsidR="00354E62" w:rsidRPr="00A5746B" w:rsidRDefault="00354E62">
            <w:pPr>
              <w:jc w:val="center"/>
              <w:rPr>
                <w:sz w:val="20"/>
                <w:szCs w:val="20"/>
              </w:rPr>
            </w:pPr>
            <w:r w:rsidRPr="00A5746B">
              <w:rPr>
                <w:sz w:val="20"/>
                <w:szCs w:val="20"/>
              </w:rPr>
              <w:t>91,8</w:t>
            </w:r>
          </w:p>
        </w:tc>
        <w:tc>
          <w:tcPr>
            <w:tcW w:w="377" w:type="pct"/>
            <w:shd w:val="clear" w:color="auto" w:fill="auto"/>
            <w:vAlign w:val="center"/>
          </w:tcPr>
          <w:p w:rsidR="00354E62" w:rsidRPr="00A5746B" w:rsidRDefault="00354E62">
            <w:pPr>
              <w:jc w:val="center"/>
              <w:rPr>
                <w:sz w:val="20"/>
                <w:szCs w:val="20"/>
              </w:rPr>
            </w:pPr>
            <w:r w:rsidRPr="00A5746B">
              <w:rPr>
                <w:sz w:val="20"/>
                <w:szCs w:val="20"/>
              </w:rPr>
              <w:t>91,8</w:t>
            </w:r>
          </w:p>
        </w:tc>
        <w:tc>
          <w:tcPr>
            <w:tcW w:w="381" w:type="pct"/>
            <w:vAlign w:val="center"/>
          </w:tcPr>
          <w:p w:rsidR="00354E62" w:rsidRPr="00A5746B" w:rsidRDefault="00354E62">
            <w:pPr>
              <w:jc w:val="center"/>
              <w:rPr>
                <w:sz w:val="20"/>
                <w:szCs w:val="20"/>
              </w:rPr>
            </w:pPr>
            <w:r w:rsidRPr="00A5746B">
              <w:rPr>
                <w:sz w:val="20"/>
                <w:szCs w:val="20"/>
              </w:rPr>
              <w:t>91,8</w:t>
            </w:r>
          </w:p>
        </w:tc>
      </w:tr>
      <w:tr w:rsidR="00354E62" w:rsidRPr="00A5746B" w:rsidTr="002956A6">
        <w:trPr>
          <w:cantSplit/>
        </w:trPr>
        <w:tc>
          <w:tcPr>
            <w:tcW w:w="274" w:type="pct"/>
            <w:vAlign w:val="bottom"/>
          </w:tcPr>
          <w:p w:rsidR="00354E62" w:rsidRPr="00A5746B" w:rsidRDefault="00354E62" w:rsidP="00EC2167">
            <w:pPr>
              <w:jc w:val="center"/>
              <w:rPr>
                <w:sz w:val="22"/>
              </w:rPr>
            </w:pPr>
            <w:r w:rsidRPr="00A5746B">
              <w:rPr>
                <w:sz w:val="22"/>
              </w:rPr>
              <w:t>8</w:t>
            </w:r>
          </w:p>
        </w:tc>
        <w:tc>
          <w:tcPr>
            <w:tcW w:w="1192" w:type="pct"/>
            <w:shd w:val="clear" w:color="auto" w:fill="auto"/>
            <w:vAlign w:val="bottom"/>
          </w:tcPr>
          <w:p w:rsidR="00354E62" w:rsidRPr="00A5746B" w:rsidRDefault="00354E62" w:rsidP="00EC2167">
            <w:pPr>
              <w:jc w:val="left"/>
              <w:rPr>
                <w:rFonts w:eastAsia="Times New Roman"/>
                <w:sz w:val="22"/>
                <w:lang w:eastAsia="ru-RU"/>
              </w:rPr>
            </w:pPr>
            <w:r w:rsidRPr="00A5746B">
              <w:rPr>
                <w:rFonts w:eastAsia="Times New Roman"/>
                <w:b/>
                <w:bCs/>
                <w:sz w:val="22"/>
                <w:lang w:eastAsia="ru-RU"/>
              </w:rPr>
              <w:t>Котельная (д.Бачумово, ул. Школьная, 17а)</w:t>
            </w:r>
          </w:p>
        </w:tc>
        <w:tc>
          <w:tcPr>
            <w:tcW w:w="414" w:type="pct"/>
            <w:shd w:val="clear" w:color="auto" w:fill="auto"/>
            <w:vAlign w:val="center"/>
          </w:tcPr>
          <w:p w:rsidR="00354E62" w:rsidRPr="00A5746B" w:rsidRDefault="00354E62" w:rsidP="00EC2167">
            <w:pPr>
              <w:jc w:val="center"/>
              <w:rPr>
                <w:rFonts w:eastAsia="Times New Roman"/>
                <w:sz w:val="22"/>
                <w:lang w:eastAsia="ru-RU"/>
              </w:rPr>
            </w:pPr>
          </w:p>
        </w:tc>
        <w:tc>
          <w:tcPr>
            <w:tcW w:w="476" w:type="pct"/>
            <w:shd w:val="clear" w:color="auto" w:fill="auto"/>
            <w:vAlign w:val="center"/>
          </w:tcPr>
          <w:p w:rsidR="00354E62" w:rsidRPr="00A5746B" w:rsidRDefault="00354E62">
            <w:pPr>
              <w:rPr>
                <w:b/>
                <w:bCs/>
                <w:sz w:val="20"/>
                <w:szCs w:val="20"/>
              </w:rPr>
            </w:pPr>
            <w:r w:rsidRPr="00A5746B">
              <w:rPr>
                <w:b/>
                <w:bCs/>
                <w:sz w:val="20"/>
                <w:szCs w:val="20"/>
              </w:rPr>
              <w:t> </w:t>
            </w:r>
          </w:p>
        </w:tc>
        <w:tc>
          <w:tcPr>
            <w:tcW w:w="377" w:type="pct"/>
            <w:shd w:val="clear" w:color="auto" w:fill="auto"/>
            <w:vAlign w:val="center"/>
          </w:tcPr>
          <w:p w:rsidR="00354E62" w:rsidRPr="00A5746B" w:rsidRDefault="00354E62">
            <w:pPr>
              <w:rPr>
                <w:b/>
                <w:bCs/>
                <w:sz w:val="20"/>
                <w:szCs w:val="20"/>
              </w:rPr>
            </w:pPr>
            <w:r w:rsidRPr="00A5746B">
              <w:rPr>
                <w:b/>
                <w:bCs/>
                <w:sz w:val="20"/>
                <w:szCs w:val="20"/>
              </w:rPr>
              <w:t> </w:t>
            </w:r>
          </w:p>
        </w:tc>
        <w:tc>
          <w:tcPr>
            <w:tcW w:w="377" w:type="pct"/>
            <w:shd w:val="clear" w:color="auto" w:fill="auto"/>
            <w:vAlign w:val="center"/>
          </w:tcPr>
          <w:p w:rsidR="00354E62" w:rsidRPr="00A5746B" w:rsidRDefault="00354E62">
            <w:pPr>
              <w:rPr>
                <w:b/>
                <w:bCs/>
                <w:sz w:val="20"/>
                <w:szCs w:val="20"/>
              </w:rPr>
            </w:pPr>
            <w:r w:rsidRPr="00A5746B">
              <w:rPr>
                <w:b/>
                <w:bCs/>
                <w:sz w:val="20"/>
                <w:szCs w:val="20"/>
              </w:rPr>
              <w:t> </w:t>
            </w:r>
          </w:p>
        </w:tc>
        <w:tc>
          <w:tcPr>
            <w:tcW w:w="377" w:type="pct"/>
            <w:shd w:val="clear" w:color="auto" w:fill="auto"/>
            <w:vAlign w:val="center"/>
          </w:tcPr>
          <w:p w:rsidR="00354E62" w:rsidRPr="00A5746B" w:rsidRDefault="00354E62">
            <w:pPr>
              <w:rPr>
                <w:b/>
                <w:bCs/>
                <w:sz w:val="20"/>
                <w:szCs w:val="20"/>
              </w:rPr>
            </w:pPr>
            <w:r w:rsidRPr="00A5746B">
              <w:rPr>
                <w:b/>
                <w:bCs/>
                <w:sz w:val="20"/>
                <w:szCs w:val="20"/>
              </w:rPr>
              <w:t> </w:t>
            </w:r>
          </w:p>
        </w:tc>
        <w:tc>
          <w:tcPr>
            <w:tcW w:w="377" w:type="pct"/>
            <w:shd w:val="clear" w:color="auto" w:fill="auto"/>
            <w:vAlign w:val="center"/>
          </w:tcPr>
          <w:p w:rsidR="00354E62" w:rsidRPr="00A5746B" w:rsidRDefault="00354E62">
            <w:pPr>
              <w:rPr>
                <w:b/>
                <w:bCs/>
                <w:sz w:val="20"/>
                <w:szCs w:val="20"/>
              </w:rPr>
            </w:pPr>
            <w:r w:rsidRPr="00A5746B">
              <w:rPr>
                <w:b/>
                <w:bCs/>
                <w:sz w:val="20"/>
                <w:szCs w:val="20"/>
              </w:rPr>
              <w:t> </w:t>
            </w:r>
          </w:p>
        </w:tc>
        <w:tc>
          <w:tcPr>
            <w:tcW w:w="377" w:type="pct"/>
            <w:shd w:val="clear" w:color="auto" w:fill="auto"/>
            <w:vAlign w:val="center"/>
          </w:tcPr>
          <w:p w:rsidR="00354E62" w:rsidRPr="00A5746B" w:rsidRDefault="00354E62">
            <w:pPr>
              <w:rPr>
                <w:b/>
                <w:bCs/>
                <w:sz w:val="20"/>
                <w:szCs w:val="20"/>
              </w:rPr>
            </w:pPr>
            <w:r w:rsidRPr="00A5746B">
              <w:rPr>
                <w:b/>
                <w:bCs/>
                <w:sz w:val="20"/>
                <w:szCs w:val="20"/>
              </w:rPr>
              <w:t> </w:t>
            </w:r>
          </w:p>
        </w:tc>
        <w:tc>
          <w:tcPr>
            <w:tcW w:w="377" w:type="pct"/>
            <w:shd w:val="clear" w:color="auto" w:fill="auto"/>
            <w:vAlign w:val="center"/>
          </w:tcPr>
          <w:p w:rsidR="00354E62" w:rsidRPr="00A5746B" w:rsidRDefault="00354E62">
            <w:pPr>
              <w:rPr>
                <w:b/>
                <w:bCs/>
                <w:sz w:val="20"/>
                <w:szCs w:val="20"/>
              </w:rPr>
            </w:pPr>
            <w:r w:rsidRPr="00A5746B">
              <w:rPr>
                <w:b/>
                <w:bCs/>
                <w:sz w:val="20"/>
                <w:szCs w:val="20"/>
              </w:rPr>
              <w:t> </w:t>
            </w:r>
          </w:p>
        </w:tc>
        <w:tc>
          <w:tcPr>
            <w:tcW w:w="381" w:type="pct"/>
            <w:vAlign w:val="bottom"/>
          </w:tcPr>
          <w:p w:rsidR="00354E62" w:rsidRPr="00A5746B" w:rsidRDefault="00354E62">
            <w:pPr>
              <w:rPr>
                <w:rFonts w:ascii="Calibri" w:hAnsi="Calibri" w:cs="Calibri"/>
                <w:sz w:val="22"/>
              </w:rPr>
            </w:pP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8.1</w:t>
            </w:r>
          </w:p>
        </w:tc>
        <w:tc>
          <w:tcPr>
            <w:tcW w:w="1192" w:type="pct"/>
            <w:shd w:val="clear" w:color="auto" w:fill="auto"/>
            <w:vAlign w:val="center"/>
          </w:tcPr>
          <w:p w:rsidR="00354E62" w:rsidRPr="00A5746B" w:rsidRDefault="00354E62" w:rsidP="00EC2167">
            <w:pPr>
              <w:jc w:val="left"/>
              <w:rPr>
                <w:rFonts w:eastAsia="Times New Roman"/>
                <w:sz w:val="22"/>
                <w:lang w:eastAsia="ru-RU"/>
              </w:rPr>
            </w:pPr>
            <w:r w:rsidRPr="00A5746B">
              <w:rPr>
                <w:rFonts w:eastAsia="Times New Roman"/>
                <w:sz w:val="22"/>
                <w:lang w:eastAsia="ru-RU"/>
              </w:rPr>
              <w:t>Вид топлива</w:t>
            </w:r>
          </w:p>
        </w:tc>
        <w:tc>
          <w:tcPr>
            <w:tcW w:w="414" w:type="pct"/>
            <w:shd w:val="clear" w:color="auto" w:fill="auto"/>
            <w:vAlign w:val="center"/>
          </w:tcPr>
          <w:p w:rsidR="00354E62" w:rsidRPr="00A5746B" w:rsidRDefault="00354E62" w:rsidP="00EC2167">
            <w:pPr>
              <w:jc w:val="left"/>
              <w:rPr>
                <w:rFonts w:eastAsia="Times New Roman"/>
                <w:sz w:val="22"/>
                <w:lang w:eastAsia="ru-RU"/>
              </w:rPr>
            </w:pPr>
            <w:r w:rsidRPr="00A5746B">
              <w:rPr>
                <w:rFonts w:eastAsia="Times New Roman"/>
                <w:sz w:val="22"/>
                <w:lang w:eastAsia="ru-RU"/>
              </w:rPr>
              <w:t> </w:t>
            </w:r>
          </w:p>
        </w:tc>
        <w:tc>
          <w:tcPr>
            <w:tcW w:w="476" w:type="pct"/>
            <w:shd w:val="clear" w:color="auto" w:fill="auto"/>
            <w:vAlign w:val="center"/>
          </w:tcPr>
          <w:p w:rsidR="00354E62" w:rsidRPr="00A5746B" w:rsidRDefault="00354E62">
            <w:pPr>
              <w:rPr>
                <w:sz w:val="20"/>
                <w:szCs w:val="20"/>
              </w:rPr>
            </w:pPr>
            <w:r w:rsidRPr="00A5746B">
              <w:rPr>
                <w:sz w:val="20"/>
                <w:szCs w:val="20"/>
              </w:rPr>
              <w:t>газ</w:t>
            </w:r>
          </w:p>
        </w:tc>
        <w:tc>
          <w:tcPr>
            <w:tcW w:w="377" w:type="pct"/>
            <w:shd w:val="clear" w:color="auto" w:fill="auto"/>
            <w:vAlign w:val="center"/>
          </w:tcPr>
          <w:p w:rsidR="00354E62" w:rsidRPr="00A5746B" w:rsidRDefault="00354E62">
            <w:pPr>
              <w:rPr>
                <w:sz w:val="20"/>
                <w:szCs w:val="20"/>
              </w:rPr>
            </w:pPr>
            <w:r w:rsidRPr="00A5746B">
              <w:rPr>
                <w:sz w:val="20"/>
                <w:szCs w:val="20"/>
              </w:rPr>
              <w:t>газ</w:t>
            </w:r>
          </w:p>
        </w:tc>
        <w:tc>
          <w:tcPr>
            <w:tcW w:w="377" w:type="pct"/>
            <w:shd w:val="clear" w:color="auto" w:fill="auto"/>
            <w:vAlign w:val="center"/>
          </w:tcPr>
          <w:p w:rsidR="00354E62" w:rsidRPr="00A5746B" w:rsidRDefault="00354E62">
            <w:pPr>
              <w:rPr>
                <w:sz w:val="20"/>
                <w:szCs w:val="20"/>
              </w:rPr>
            </w:pPr>
            <w:r w:rsidRPr="00A5746B">
              <w:rPr>
                <w:sz w:val="20"/>
                <w:szCs w:val="20"/>
              </w:rPr>
              <w:t>газ</w:t>
            </w:r>
          </w:p>
        </w:tc>
        <w:tc>
          <w:tcPr>
            <w:tcW w:w="377" w:type="pct"/>
            <w:shd w:val="clear" w:color="auto" w:fill="auto"/>
            <w:vAlign w:val="center"/>
          </w:tcPr>
          <w:p w:rsidR="00354E62" w:rsidRPr="00A5746B" w:rsidRDefault="00354E62">
            <w:pPr>
              <w:rPr>
                <w:sz w:val="20"/>
                <w:szCs w:val="20"/>
              </w:rPr>
            </w:pPr>
            <w:r w:rsidRPr="00A5746B">
              <w:rPr>
                <w:sz w:val="20"/>
                <w:szCs w:val="20"/>
              </w:rPr>
              <w:t>газ</w:t>
            </w:r>
          </w:p>
        </w:tc>
        <w:tc>
          <w:tcPr>
            <w:tcW w:w="377" w:type="pct"/>
            <w:shd w:val="clear" w:color="auto" w:fill="auto"/>
            <w:vAlign w:val="center"/>
          </w:tcPr>
          <w:p w:rsidR="00354E62" w:rsidRPr="00A5746B" w:rsidRDefault="00354E62">
            <w:pPr>
              <w:rPr>
                <w:sz w:val="20"/>
                <w:szCs w:val="20"/>
              </w:rPr>
            </w:pPr>
            <w:r w:rsidRPr="00A5746B">
              <w:rPr>
                <w:sz w:val="20"/>
                <w:szCs w:val="20"/>
              </w:rPr>
              <w:t>газ</w:t>
            </w:r>
          </w:p>
        </w:tc>
        <w:tc>
          <w:tcPr>
            <w:tcW w:w="377" w:type="pct"/>
            <w:shd w:val="clear" w:color="auto" w:fill="auto"/>
            <w:vAlign w:val="center"/>
          </w:tcPr>
          <w:p w:rsidR="00354E62" w:rsidRPr="00A5746B" w:rsidRDefault="00354E62">
            <w:pPr>
              <w:rPr>
                <w:sz w:val="20"/>
                <w:szCs w:val="20"/>
              </w:rPr>
            </w:pPr>
            <w:r w:rsidRPr="00A5746B">
              <w:rPr>
                <w:sz w:val="20"/>
                <w:szCs w:val="20"/>
              </w:rPr>
              <w:t>газ</w:t>
            </w:r>
          </w:p>
        </w:tc>
        <w:tc>
          <w:tcPr>
            <w:tcW w:w="377" w:type="pct"/>
            <w:shd w:val="clear" w:color="auto" w:fill="auto"/>
            <w:vAlign w:val="center"/>
          </w:tcPr>
          <w:p w:rsidR="00354E62" w:rsidRPr="00A5746B" w:rsidRDefault="00354E62">
            <w:pPr>
              <w:rPr>
                <w:sz w:val="20"/>
                <w:szCs w:val="20"/>
              </w:rPr>
            </w:pPr>
            <w:r w:rsidRPr="00A5746B">
              <w:rPr>
                <w:sz w:val="20"/>
                <w:szCs w:val="20"/>
              </w:rPr>
              <w:t>газ</w:t>
            </w:r>
          </w:p>
        </w:tc>
        <w:tc>
          <w:tcPr>
            <w:tcW w:w="381" w:type="pct"/>
            <w:vAlign w:val="center"/>
          </w:tcPr>
          <w:p w:rsidR="00354E62" w:rsidRPr="00A5746B" w:rsidRDefault="00354E62">
            <w:pPr>
              <w:rPr>
                <w:sz w:val="20"/>
                <w:szCs w:val="20"/>
              </w:rPr>
            </w:pPr>
            <w:r w:rsidRPr="00A5746B">
              <w:rPr>
                <w:sz w:val="20"/>
                <w:szCs w:val="20"/>
              </w:rPr>
              <w:t>газ</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8.2</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расход натурального топлива</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тыс.тн</w:t>
            </w:r>
          </w:p>
        </w:tc>
        <w:tc>
          <w:tcPr>
            <w:tcW w:w="476" w:type="pct"/>
            <w:shd w:val="clear" w:color="auto" w:fill="auto"/>
            <w:vAlign w:val="center"/>
          </w:tcPr>
          <w:p w:rsidR="00354E62" w:rsidRPr="00A5746B" w:rsidRDefault="00354E62">
            <w:pPr>
              <w:jc w:val="center"/>
              <w:rPr>
                <w:sz w:val="20"/>
                <w:szCs w:val="20"/>
              </w:rPr>
            </w:pPr>
            <w:r w:rsidRPr="00A5746B">
              <w:rPr>
                <w:sz w:val="20"/>
                <w:szCs w:val="20"/>
              </w:rPr>
              <w:t>110,974</w:t>
            </w:r>
          </w:p>
        </w:tc>
        <w:tc>
          <w:tcPr>
            <w:tcW w:w="377" w:type="pct"/>
            <w:shd w:val="clear" w:color="auto" w:fill="auto"/>
            <w:vAlign w:val="center"/>
          </w:tcPr>
          <w:p w:rsidR="00354E62" w:rsidRPr="00A5746B" w:rsidRDefault="00354E62">
            <w:pPr>
              <w:jc w:val="center"/>
              <w:rPr>
                <w:sz w:val="20"/>
                <w:szCs w:val="20"/>
              </w:rPr>
            </w:pPr>
            <w:r w:rsidRPr="00A5746B">
              <w:rPr>
                <w:sz w:val="20"/>
                <w:szCs w:val="20"/>
              </w:rPr>
              <w:t>116,1</w:t>
            </w:r>
          </w:p>
        </w:tc>
        <w:tc>
          <w:tcPr>
            <w:tcW w:w="377" w:type="pct"/>
            <w:shd w:val="clear" w:color="auto" w:fill="auto"/>
            <w:vAlign w:val="center"/>
          </w:tcPr>
          <w:p w:rsidR="00354E62" w:rsidRPr="00A5746B" w:rsidRDefault="00354E62">
            <w:pPr>
              <w:jc w:val="center"/>
              <w:rPr>
                <w:sz w:val="20"/>
                <w:szCs w:val="20"/>
              </w:rPr>
            </w:pPr>
            <w:r w:rsidRPr="00A5746B">
              <w:rPr>
                <w:sz w:val="20"/>
                <w:szCs w:val="20"/>
              </w:rPr>
              <w:t>116,0</w:t>
            </w:r>
          </w:p>
        </w:tc>
        <w:tc>
          <w:tcPr>
            <w:tcW w:w="377" w:type="pct"/>
            <w:shd w:val="clear" w:color="auto" w:fill="auto"/>
            <w:vAlign w:val="center"/>
          </w:tcPr>
          <w:p w:rsidR="00354E62" w:rsidRPr="00A5746B" w:rsidRDefault="00354E62">
            <w:pPr>
              <w:jc w:val="center"/>
              <w:rPr>
                <w:sz w:val="20"/>
                <w:szCs w:val="20"/>
              </w:rPr>
            </w:pPr>
            <w:r w:rsidRPr="00A5746B">
              <w:rPr>
                <w:sz w:val="20"/>
                <w:szCs w:val="20"/>
              </w:rPr>
              <w:t>115,9</w:t>
            </w:r>
          </w:p>
        </w:tc>
        <w:tc>
          <w:tcPr>
            <w:tcW w:w="377" w:type="pct"/>
            <w:shd w:val="clear" w:color="auto" w:fill="auto"/>
            <w:vAlign w:val="center"/>
          </w:tcPr>
          <w:p w:rsidR="00354E62" w:rsidRPr="00A5746B" w:rsidRDefault="00354E62">
            <w:pPr>
              <w:jc w:val="center"/>
              <w:rPr>
                <w:sz w:val="20"/>
                <w:szCs w:val="20"/>
              </w:rPr>
            </w:pPr>
            <w:r w:rsidRPr="00A5746B">
              <w:rPr>
                <w:sz w:val="20"/>
                <w:szCs w:val="20"/>
              </w:rPr>
              <w:t>115,8</w:t>
            </w:r>
          </w:p>
        </w:tc>
        <w:tc>
          <w:tcPr>
            <w:tcW w:w="377" w:type="pct"/>
            <w:shd w:val="clear" w:color="auto" w:fill="auto"/>
            <w:vAlign w:val="center"/>
          </w:tcPr>
          <w:p w:rsidR="00354E62" w:rsidRPr="00A5746B" w:rsidRDefault="00354E62">
            <w:pPr>
              <w:jc w:val="center"/>
              <w:rPr>
                <w:sz w:val="20"/>
                <w:szCs w:val="20"/>
              </w:rPr>
            </w:pPr>
            <w:r w:rsidRPr="00A5746B">
              <w:rPr>
                <w:sz w:val="20"/>
                <w:szCs w:val="20"/>
              </w:rPr>
              <w:t>115,8</w:t>
            </w:r>
          </w:p>
        </w:tc>
        <w:tc>
          <w:tcPr>
            <w:tcW w:w="377" w:type="pct"/>
            <w:shd w:val="clear" w:color="auto" w:fill="auto"/>
            <w:vAlign w:val="center"/>
          </w:tcPr>
          <w:p w:rsidR="00354E62" w:rsidRPr="00A5746B" w:rsidRDefault="00354E62">
            <w:pPr>
              <w:jc w:val="center"/>
              <w:rPr>
                <w:sz w:val="20"/>
                <w:szCs w:val="20"/>
              </w:rPr>
            </w:pPr>
            <w:r w:rsidRPr="00A5746B">
              <w:rPr>
                <w:sz w:val="20"/>
                <w:szCs w:val="20"/>
              </w:rPr>
              <w:t>115,7</w:t>
            </w:r>
          </w:p>
        </w:tc>
        <w:tc>
          <w:tcPr>
            <w:tcW w:w="381" w:type="pct"/>
            <w:vAlign w:val="center"/>
          </w:tcPr>
          <w:p w:rsidR="00354E62" w:rsidRPr="00A5746B" w:rsidRDefault="00354E62">
            <w:pPr>
              <w:jc w:val="center"/>
              <w:rPr>
                <w:sz w:val="20"/>
                <w:szCs w:val="20"/>
              </w:rPr>
            </w:pPr>
            <w:r w:rsidRPr="00A5746B">
              <w:rPr>
                <w:sz w:val="20"/>
                <w:szCs w:val="20"/>
              </w:rPr>
              <w:t>115,6</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8.3</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(основное топливо)</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т.у.т.</w:t>
            </w:r>
          </w:p>
        </w:tc>
        <w:tc>
          <w:tcPr>
            <w:tcW w:w="476" w:type="pct"/>
            <w:shd w:val="clear" w:color="auto" w:fill="auto"/>
            <w:vAlign w:val="center"/>
          </w:tcPr>
          <w:p w:rsidR="00354E62" w:rsidRPr="00A5746B" w:rsidRDefault="00354E62">
            <w:pPr>
              <w:jc w:val="center"/>
              <w:rPr>
                <w:sz w:val="20"/>
                <w:szCs w:val="20"/>
              </w:rPr>
            </w:pPr>
            <w:r w:rsidRPr="00A5746B">
              <w:rPr>
                <w:sz w:val="20"/>
                <w:szCs w:val="20"/>
              </w:rPr>
              <w:t>110,97</w:t>
            </w:r>
          </w:p>
        </w:tc>
        <w:tc>
          <w:tcPr>
            <w:tcW w:w="377" w:type="pct"/>
            <w:shd w:val="clear" w:color="auto" w:fill="auto"/>
            <w:vAlign w:val="center"/>
          </w:tcPr>
          <w:p w:rsidR="00354E62" w:rsidRPr="00A5746B" w:rsidRDefault="00354E62">
            <w:pPr>
              <w:jc w:val="center"/>
              <w:rPr>
                <w:sz w:val="20"/>
                <w:szCs w:val="20"/>
              </w:rPr>
            </w:pPr>
            <w:r w:rsidRPr="00A5746B">
              <w:rPr>
                <w:sz w:val="20"/>
                <w:szCs w:val="20"/>
              </w:rPr>
              <w:t>116,1</w:t>
            </w:r>
          </w:p>
        </w:tc>
        <w:tc>
          <w:tcPr>
            <w:tcW w:w="377" w:type="pct"/>
            <w:shd w:val="clear" w:color="auto" w:fill="auto"/>
            <w:vAlign w:val="center"/>
          </w:tcPr>
          <w:p w:rsidR="00354E62" w:rsidRPr="00A5746B" w:rsidRDefault="00354E62">
            <w:pPr>
              <w:jc w:val="center"/>
              <w:rPr>
                <w:sz w:val="20"/>
                <w:szCs w:val="20"/>
              </w:rPr>
            </w:pPr>
            <w:r w:rsidRPr="00A5746B">
              <w:rPr>
                <w:sz w:val="20"/>
                <w:szCs w:val="20"/>
              </w:rPr>
              <w:t>116,0</w:t>
            </w:r>
          </w:p>
        </w:tc>
        <w:tc>
          <w:tcPr>
            <w:tcW w:w="377" w:type="pct"/>
            <w:shd w:val="clear" w:color="auto" w:fill="auto"/>
            <w:vAlign w:val="center"/>
          </w:tcPr>
          <w:p w:rsidR="00354E62" w:rsidRPr="00A5746B" w:rsidRDefault="00354E62">
            <w:pPr>
              <w:jc w:val="center"/>
              <w:rPr>
                <w:sz w:val="20"/>
                <w:szCs w:val="20"/>
              </w:rPr>
            </w:pPr>
            <w:r w:rsidRPr="00A5746B">
              <w:rPr>
                <w:sz w:val="20"/>
                <w:szCs w:val="20"/>
              </w:rPr>
              <w:t>115,9</w:t>
            </w:r>
          </w:p>
        </w:tc>
        <w:tc>
          <w:tcPr>
            <w:tcW w:w="377" w:type="pct"/>
            <w:shd w:val="clear" w:color="auto" w:fill="auto"/>
            <w:vAlign w:val="center"/>
          </w:tcPr>
          <w:p w:rsidR="00354E62" w:rsidRPr="00A5746B" w:rsidRDefault="00354E62">
            <w:pPr>
              <w:jc w:val="center"/>
              <w:rPr>
                <w:sz w:val="20"/>
                <w:szCs w:val="20"/>
              </w:rPr>
            </w:pPr>
            <w:r w:rsidRPr="00A5746B">
              <w:rPr>
                <w:sz w:val="20"/>
                <w:szCs w:val="20"/>
              </w:rPr>
              <w:t>115,8</w:t>
            </w:r>
          </w:p>
        </w:tc>
        <w:tc>
          <w:tcPr>
            <w:tcW w:w="377" w:type="pct"/>
            <w:shd w:val="clear" w:color="auto" w:fill="auto"/>
            <w:vAlign w:val="center"/>
          </w:tcPr>
          <w:p w:rsidR="00354E62" w:rsidRPr="00A5746B" w:rsidRDefault="00354E62">
            <w:pPr>
              <w:jc w:val="center"/>
              <w:rPr>
                <w:sz w:val="20"/>
                <w:szCs w:val="20"/>
              </w:rPr>
            </w:pPr>
            <w:r w:rsidRPr="00A5746B">
              <w:rPr>
                <w:sz w:val="20"/>
                <w:szCs w:val="20"/>
              </w:rPr>
              <w:t>115,8</w:t>
            </w:r>
          </w:p>
        </w:tc>
        <w:tc>
          <w:tcPr>
            <w:tcW w:w="377" w:type="pct"/>
            <w:shd w:val="clear" w:color="auto" w:fill="auto"/>
            <w:vAlign w:val="center"/>
          </w:tcPr>
          <w:p w:rsidR="00354E62" w:rsidRPr="00A5746B" w:rsidRDefault="00354E62">
            <w:pPr>
              <w:jc w:val="center"/>
              <w:rPr>
                <w:sz w:val="20"/>
                <w:szCs w:val="20"/>
              </w:rPr>
            </w:pPr>
            <w:r w:rsidRPr="00A5746B">
              <w:rPr>
                <w:sz w:val="20"/>
                <w:szCs w:val="20"/>
              </w:rPr>
              <w:t>115,7</w:t>
            </w:r>
          </w:p>
        </w:tc>
        <w:tc>
          <w:tcPr>
            <w:tcW w:w="381" w:type="pct"/>
            <w:vAlign w:val="center"/>
          </w:tcPr>
          <w:p w:rsidR="00354E62" w:rsidRPr="00A5746B" w:rsidRDefault="00354E62">
            <w:pPr>
              <w:jc w:val="center"/>
              <w:rPr>
                <w:sz w:val="20"/>
                <w:szCs w:val="20"/>
              </w:rPr>
            </w:pPr>
            <w:r w:rsidRPr="00A5746B">
              <w:rPr>
                <w:sz w:val="20"/>
                <w:szCs w:val="20"/>
              </w:rPr>
              <w:t>115,6</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8.4</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Выработка тепловой энергии</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Гкал</w:t>
            </w:r>
          </w:p>
        </w:tc>
        <w:tc>
          <w:tcPr>
            <w:tcW w:w="476" w:type="pct"/>
            <w:shd w:val="clear" w:color="auto" w:fill="auto"/>
            <w:vAlign w:val="center"/>
          </w:tcPr>
          <w:p w:rsidR="00354E62" w:rsidRPr="00A5746B" w:rsidRDefault="00354E62">
            <w:pPr>
              <w:jc w:val="center"/>
              <w:rPr>
                <w:sz w:val="20"/>
                <w:szCs w:val="20"/>
              </w:rPr>
            </w:pPr>
            <w:r w:rsidRPr="00A5746B">
              <w:rPr>
                <w:sz w:val="20"/>
                <w:szCs w:val="20"/>
              </w:rPr>
              <w:t>745,7</w:t>
            </w:r>
          </w:p>
        </w:tc>
        <w:tc>
          <w:tcPr>
            <w:tcW w:w="377" w:type="pct"/>
            <w:shd w:val="clear" w:color="auto" w:fill="auto"/>
            <w:vAlign w:val="center"/>
          </w:tcPr>
          <w:p w:rsidR="00354E62" w:rsidRPr="00A5746B" w:rsidRDefault="00354E62">
            <w:pPr>
              <w:jc w:val="center"/>
              <w:rPr>
                <w:sz w:val="20"/>
                <w:szCs w:val="20"/>
              </w:rPr>
            </w:pPr>
            <w:r w:rsidRPr="00A5746B">
              <w:rPr>
                <w:sz w:val="20"/>
                <w:szCs w:val="20"/>
              </w:rPr>
              <w:t>745,2</w:t>
            </w:r>
          </w:p>
        </w:tc>
        <w:tc>
          <w:tcPr>
            <w:tcW w:w="377" w:type="pct"/>
            <w:shd w:val="clear" w:color="auto" w:fill="auto"/>
            <w:vAlign w:val="center"/>
          </w:tcPr>
          <w:p w:rsidR="00354E62" w:rsidRPr="00A5746B" w:rsidRDefault="00354E62">
            <w:pPr>
              <w:jc w:val="center"/>
              <w:rPr>
                <w:sz w:val="20"/>
                <w:szCs w:val="20"/>
              </w:rPr>
            </w:pPr>
            <w:r w:rsidRPr="00A5746B">
              <w:rPr>
                <w:sz w:val="20"/>
                <w:szCs w:val="20"/>
              </w:rPr>
              <w:t>744,7</w:t>
            </w:r>
          </w:p>
        </w:tc>
        <w:tc>
          <w:tcPr>
            <w:tcW w:w="377" w:type="pct"/>
            <w:shd w:val="clear" w:color="auto" w:fill="auto"/>
            <w:vAlign w:val="center"/>
          </w:tcPr>
          <w:p w:rsidR="00354E62" w:rsidRPr="00A5746B" w:rsidRDefault="00354E62">
            <w:pPr>
              <w:jc w:val="center"/>
              <w:rPr>
                <w:sz w:val="20"/>
                <w:szCs w:val="20"/>
              </w:rPr>
            </w:pPr>
            <w:r w:rsidRPr="00A5746B">
              <w:rPr>
                <w:sz w:val="20"/>
                <w:szCs w:val="20"/>
              </w:rPr>
              <w:t>744,2</w:t>
            </w:r>
          </w:p>
        </w:tc>
        <w:tc>
          <w:tcPr>
            <w:tcW w:w="377" w:type="pct"/>
            <w:shd w:val="clear" w:color="auto" w:fill="auto"/>
            <w:vAlign w:val="center"/>
          </w:tcPr>
          <w:p w:rsidR="00354E62" w:rsidRPr="00A5746B" w:rsidRDefault="00354E62">
            <w:pPr>
              <w:jc w:val="center"/>
              <w:rPr>
                <w:sz w:val="20"/>
                <w:szCs w:val="20"/>
              </w:rPr>
            </w:pPr>
            <w:r w:rsidRPr="00A5746B">
              <w:rPr>
                <w:sz w:val="20"/>
                <w:szCs w:val="20"/>
              </w:rPr>
              <w:t>743,7</w:t>
            </w:r>
          </w:p>
        </w:tc>
        <w:tc>
          <w:tcPr>
            <w:tcW w:w="377" w:type="pct"/>
            <w:shd w:val="clear" w:color="auto" w:fill="auto"/>
            <w:vAlign w:val="center"/>
          </w:tcPr>
          <w:p w:rsidR="00354E62" w:rsidRPr="00A5746B" w:rsidRDefault="00354E62">
            <w:pPr>
              <w:jc w:val="center"/>
              <w:rPr>
                <w:sz w:val="20"/>
                <w:szCs w:val="20"/>
              </w:rPr>
            </w:pPr>
            <w:r w:rsidRPr="00A5746B">
              <w:rPr>
                <w:sz w:val="20"/>
                <w:szCs w:val="20"/>
              </w:rPr>
              <w:t>743,2</w:t>
            </w:r>
          </w:p>
        </w:tc>
        <w:tc>
          <w:tcPr>
            <w:tcW w:w="377" w:type="pct"/>
            <w:shd w:val="clear" w:color="auto" w:fill="auto"/>
            <w:vAlign w:val="center"/>
          </w:tcPr>
          <w:p w:rsidR="00354E62" w:rsidRPr="00A5746B" w:rsidRDefault="00354E62">
            <w:pPr>
              <w:jc w:val="center"/>
              <w:rPr>
                <w:sz w:val="20"/>
                <w:szCs w:val="20"/>
              </w:rPr>
            </w:pPr>
            <w:r w:rsidRPr="00A5746B">
              <w:rPr>
                <w:sz w:val="20"/>
                <w:szCs w:val="20"/>
              </w:rPr>
              <w:t>742,8</w:t>
            </w:r>
          </w:p>
        </w:tc>
        <w:tc>
          <w:tcPr>
            <w:tcW w:w="381" w:type="pct"/>
            <w:vAlign w:val="center"/>
          </w:tcPr>
          <w:p w:rsidR="00354E62" w:rsidRPr="00A5746B" w:rsidRDefault="00354E62">
            <w:pPr>
              <w:jc w:val="center"/>
              <w:rPr>
                <w:sz w:val="20"/>
                <w:szCs w:val="20"/>
              </w:rPr>
            </w:pPr>
            <w:r w:rsidRPr="00A5746B">
              <w:rPr>
                <w:sz w:val="20"/>
                <w:szCs w:val="20"/>
              </w:rPr>
              <w:t>742,3</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lastRenderedPageBreak/>
              <w:t>8.5</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Собственные и хозяйственные нужды котельной</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Гкал</w:t>
            </w:r>
          </w:p>
        </w:tc>
        <w:tc>
          <w:tcPr>
            <w:tcW w:w="476" w:type="pct"/>
            <w:shd w:val="clear" w:color="auto" w:fill="auto"/>
            <w:vAlign w:val="center"/>
          </w:tcPr>
          <w:p w:rsidR="00354E62" w:rsidRPr="00A5746B" w:rsidRDefault="00354E62">
            <w:pPr>
              <w:jc w:val="center"/>
              <w:rPr>
                <w:sz w:val="20"/>
                <w:szCs w:val="20"/>
              </w:rPr>
            </w:pPr>
            <w:r w:rsidRPr="00A5746B">
              <w:rPr>
                <w:sz w:val="20"/>
                <w:szCs w:val="20"/>
              </w:rPr>
              <w:t>16,8</w:t>
            </w:r>
          </w:p>
        </w:tc>
        <w:tc>
          <w:tcPr>
            <w:tcW w:w="377" w:type="pct"/>
            <w:shd w:val="clear" w:color="auto" w:fill="auto"/>
            <w:vAlign w:val="center"/>
          </w:tcPr>
          <w:p w:rsidR="00354E62" w:rsidRPr="00A5746B" w:rsidRDefault="00354E62">
            <w:pPr>
              <w:jc w:val="center"/>
              <w:rPr>
                <w:sz w:val="20"/>
                <w:szCs w:val="20"/>
              </w:rPr>
            </w:pPr>
            <w:r w:rsidRPr="00A5746B">
              <w:rPr>
                <w:sz w:val="20"/>
                <w:szCs w:val="20"/>
              </w:rPr>
              <w:t>16,8</w:t>
            </w:r>
          </w:p>
        </w:tc>
        <w:tc>
          <w:tcPr>
            <w:tcW w:w="377" w:type="pct"/>
            <w:shd w:val="clear" w:color="auto" w:fill="auto"/>
            <w:vAlign w:val="center"/>
          </w:tcPr>
          <w:p w:rsidR="00354E62" w:rsidRPr="00A5746B" w:rsidRDefault="00354E62">
            <w:pPr>
              <w:jc w:val="center"/>
              <w:rPr>
                <w:sz w:val="20"/>
                <w:szCs w:val="20"/>
              </w:rPr>
            </w:pPr>
            <w:r w:rsidRPr="00A5746B">
              <w:rPr>
                <w:sz w:val="20"/>
                <w:szCs w:val="20"/>
              </w:rPr>
              <w:t>16,8</w:t>
            </w:r>
          </w:p>
        </w:tc>
        <w:tc>
          <w:tcPr>
            <w:tcW w:w="377" w:type="pct"/>
            <w:shd w:val="clear" w:color="auto" w:fill="auto"/>
            <w:vAlign w:val="center"/>
          </w:tcPr>
          <w:p w:rsidR="00354E62" w:rsidRPr="00A5746B" w:rsidRDefault="00354E62">
            <w:pPr>
              <w:jc w:val="center"/>
              <w:rPr>
                <w:sz w:val="20"/>
                <w:szCs w:val="20"/>
              </w:rPr>
            </w:pPr>
            <w:r w:rsidRPr="00A5746B">
              <w:rPr>
                <w:sz w:val="20"/>
                <w:szCs w:val="20"/>
              </w:rPr>
              <w:t>16,8</w:t>
            </w:r>
          </w:p>
        </w:tc>
        <w:tc>
          <w:tcPr>
            <w:tcW w:w="377" w:type="pct"/>
            <w:shd w:val="clear" w:color="auto" w:fill="auto"/>
            <w:vAlign w:val="center"/>
          </w:tcPr>
          <w:p w:rsidR="00354E62" w:rsidRPr="00A5746B" w:rsidRDefault="00354E62">
            <w:pPr>
              <w:jc w:val="center"/>
              <w:rPr>
                <w:sz w:val="20"/>
                <w:szCs w:val="20"/>
              </w:rPr>
            </w:pPr>
            <w:r w:rsidRPr="00A5746B">
              <w:rPr>
                <w:sz w:val="20"/>
                <w:szCs w:val="20"/>
              </w:rPr>
              <w:t>16,8</w:t>
            </w:r>
          </w:p>
        </w:tc>
        <w:tc>
          <w:tcPr>
            <w:tcW w:w="377" w:type="pct"/>
            <w:shd w:val="clear" w:color="auto" w:fill="auto"/>
            <w:vAlign w:val="center"/>
          </w:tcPr>
          <w:p w:rsidR="00354E62" w:rsidRPr="00A5746B" w:rsidRDefault="00354E62">
            <w:pPr>
              <w:jc w:val="center"/>
              <w:rPr>
                <w:sz w:val="20"/>
                <w:szCs w:val="20"/>
              </w:rPr>
            </w:pPr>
            <w:r w:rsidRPr="00A5746B">
              <w:rPr>
                <w:sz w:val="20"/>
                <w:szCs w:val="20"/>
              </w:rPr>
              <w:t>16,8</w:t>
            </w:r>
          </w:p>
        </w:tc>
        <w:tc>
          <w:tcPr>
            <w:tcW w:w="377" w:type="pct"/>
            <w:shd w:val="clear" w:color="auto" w:fill="auto"/>
            <w:vAlign w:val="center"/>
          </w:tcPr>
          <w:p w:rsidR="00354E62" w:rsidRPr="00A5746B" w:rsidRDefault="00354E62">
            <w:pPr>
              <w:jc w:val="center"/>
              <w:rPr>
                <w:sz w:val="20"/>
                <w:szCs w:val="20"/>
              </w:rPr>
            </w:pPr>
            <w:r w:rsidRPr="00A5746B">
              <w:rPr>
                <w:sz w:val="20"/>
                <w:szCs w:val="20"/>
              </w:rPr>
              <w:t>16,8</w:t>
            </w:r>
          </w:p>
        </w:tc>
        <w:tc>
          <w:tcPr>
            <w:tcW w:w="381" w:type="pct"/>
            <w:vAlign w:val="center"/>
          </w:tcPr>
          <w:p w:rsidR="00354E62" w:rsidRPr="00A5746B" w:rsidRDefault="00354E62">
            <w:pPr>
              <w:jc w:val="center"/>
              <w:rPr>
                <w:sz w:val="20"/>
                <w:szCs w:val="20"/>
              </w:rPr>
            </w:pPr>
            <w:r w:rsidRPr="00A5746B">
              <w:rPr>
                <w:sz w:val="20"/>
                <w:szCs w:val="20"/>
              </w:rPr>
              <w:t>16,8</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8.6</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Тепловая энергия отпущенная в сети</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Гкал</w:t>
            </w:r>
          </w:p>
        </w:tc>
        <w:tc>
          <w:tcPr>
            <w:tcW w:w="476" w:type="pct"/>
            <w:shd w:val="clear" w:color="auto" w:fill="auto"/>
            <w:vAlign w:val="center"/>
          </w:tcPr>
          <w:p w:rsidR="00354E62" w:rsidRPr="00A5746B" w:rsidRDefault="00354E62">
            <w:pPr>
              <w:jc w:val="center"/>
              <w:rPr>
                <w:sz w:val="22"/>
              </w:rPr>
            </w:pPr>
            <w:r w:rsidRPr="00A5746B">
              <w:rPr>
                <w:sz w:val="22"/>
              </w:rPr>
              <w:t>728,9</w:t>
            </w:r>
          </w:p>
        </w:tc>
        <w:tc>
          <w:tcPr>
            <w:tcW w:w="377" w:type="pct"/>
            <w:shd w:val="clear" w:color="auto" w:fill="auto"/>
            <w:vAlign w:val="center"/>
          </w:tcPr>
          <w:p w:rsidR="00354E62" w:rsidRPr="00A5746B" w:rsidRDefault="00354E62">
            <w:pPr>
              <w:jc w:val="center"/>
              <w:rPr>
                <w:sz w:val="20"/>
                <w:szCs w:val="20"/>
              </w:rPr>
            </w:pPr>
            <w:r w:rsidRPr="00A5746B">
              <w:rPr>
                <w:sz w:val="20"/>
                <w:szCs w:val="20"/>
              </w:rPr>
              <w:t>728,4</w:t>
            </w:r>
          </w:p>
        </w:tc>
        <w:tc>
          <w:tcPr>
            <w:tcW w:w="377" w:type="pct"/>
            <w:shd w:val="clear" w:color="auto" w:fill="auto"/>
            <w:vAlign w:val="center"/>
          </w:tcPr>
          <w:p w:rsidR="00354E62" w:rsidRPr="00A5746B" w:rsidRDefault="00354E62">
            <w:pPr>
              <w:jc w:val="center"/>
              <w:rPr>
                <w:sz w:val="20"/>
                <w:szCs w:val="20"/>
              </w:rPr>
            </w:pPr>
            <w:r w:rsidRPr="00A5746B">
              <w:rPr>
                <w:sz w:val="20"/>
                <w:szCs w:val="20"/>
              </w:rPr>
              <w:t>727,9</w:t>
            </w:r>
          </w:p>
        </w:tc>
        <w:tc>
          <w:tcPr>
            <w:tcW w:w="377" w:type="pct"/>
            <w:shd w:val="clear" w:color="auto" w:fill="auto"/>
            <w:vAlign w:val="center"/>
          </w:tcPr>
          <w:p w:rsidR="00354E62" w:rsidRPr="00A5746B" w:rsidRDefault="00354E62">
            <w:pPr>
              <w:jc w:val="center"/>
              <w:rPr>
                <w:sz w:val="20"/>
                <w:szCs w:val="20"/>
              </w:rPr>
            </w:pPr>
            <w:r w:rsidRPr="00A5746B">
              <w:rPr>
                <w:sz w:val="20"/>
                <w:szCs w:val="20"/>
              </w:rPr>
              <w:t>727,4</w:t>
            </w:r>
          </w:p>
        </w:tc>
        <w:tc>
          <w:tcPr>
            <w:tcW w:w="377" w:type="pct"/>
            <w:shd w:val="clear" w:color="auto" w:fill="auto"/>
            <w:vAlign w:val="center"/>
          </w:tcPr>
          <w:p w:rsidR="00354E62" w:rsidRPr="00A5746B" w:rsidRDefault="00354E62">
            <w:pPr>
              <w:jc w:val="center"/>
              <w:rPr>
                <w:sz w:val="20"/>
                <w:szCs w:val="20"/>
              </w:rPr>
            </w:pPr>
            <w:r w:rsidRPr="00A5746B">
              <w:rPr>
                <w:sz w:val="20"/>
                <w:szCs w:val="20"/>
              </w:rPr>
              <w:t>727,0</w:t>
            </w:r>
          </w:p>
        </w:tc>
        <w:tc>
          <w:tcPr>
            <w:tcW w:w="377" w:type="pct"/>
            <w:shd w:val="clear" w:color="auto" w:fill="auto"/>
            <w:vAlign w:val="center"/>
          </w:tcPr>
          <w:p w:rsidR="00354E62" w:rsidRPr="00A5746B" w:rsidRDefault="00354E62">
            <w:pPr>
              <w:jc w:val="center"/>
              <w:rPr>
                <w:sz w:val="20"/>
                <w:szCs w:val="20"/>
              </w:rPr>
            </w:pPr>
            <w:r w:rsidRPr="00A5746B">
              <w:rPr>
                <w:sz w:val="20"/>
                <w:szCs w:val="20"/>
              </w:rPr>
              <w:t>726,5</w:t>
            </w:r>
          </w:p>
        </w:tc>
        <w:tc>
          <w:tcPr>
            <w:tcW w:w="377" w:type="pct"/>
            <w:shd w:val="clear" w:color="auto" w:fill="auto"/>
            <w:vAlign w:val="center"/>
          </w:tcPr>
          <w:p w:rsidR="00354E62" w:rsidRPr="00A5746B" w:rsidRDefault="00354E62">
            <w:pPr>
              <w:jc w:val="center"/>
              <w:rPr>
                <w:sz w:val="20"/>
                <w:szCs w:val="20"/>
              </w:rPr>
            </w:pPr>
            <w:r w:rsidRPr="00A5746B">
              <w:rPr>
                <w:sz w:val="20"/>
                <w:szCs w:val="20"/>
              </w:rPr>
              <w:t>726,0</w:t>
            </w:r>
          </w:p>
        </w:tc>
        <w:tc>
          <w:tcPr>
            <w:tcW w:w="381" w:type="pct"/>
            <w:vAlign w:val="center"/>
          </w:tcPr>
          <w:p w:rsidR="00354E62" w:rsidRPr="00A5746B" w:rsidRDefault="00354E62">
            <w:pPr>
              <w:jc w:val="center"/>
              <w:rPr>
                <w:sz w:val="20"/>
                <w:szCs w:val="20"/>
              </w:rPr>
            </w:pPr>
            <w:r w:rsidRPr="00A5746B">
              <w:rPr>
                <w:sz w:val="20"/>
                <w:szCs w:val="20"/>
              </w:rPr>
              <w:t>725,5</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8.7</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Потери тепловой сети</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Гкал</w:t>
            </w:r>
          </w:p>
        </w:tc>
        <w:tc>
          <w:tcPr>
            <w:tcW w:w="476" w:type="pct"/>
            <w:shd w:val="clear" w:color="auto" w:fill="auto"/>
            <w:vAlign w:val="center"/>
          </w:tcPr>
          <w:p w:rsidR="00354E62" w:rsidRPr="00A5746B" w:rsidRDefault="00354E62">
            <w:pPr>
              <w:jc w:val="center"/>
              <w:rPr>
                <w:sz w:val="20"/>
                <w:szCs w:val="20"/>
              </w:rPr>
            </w:pPr>
            <w:r w:rsidRPr="00A5746B">
              <w:rPr>
                <w:sz w:val="20"/>
                <w:szCs w:val="20"/>
              </w:rPr>
              <w:t>98,4</w:t>
            </w:r>
          </w:p>
        </w:tc>
        <w:tc>
          <w:tcPr>
            <w:tcW w:w="377" w:type="pct"/>
            <w:shd w:val="clear" w:color="auto" w:fill="auto"/>
            <w:vAlign w:val="center"/>
          </w:tcPr>
          <w:p w:rsidR="00354E62" w:rsidRPr="00A5746B" w:rsidRDefault="00354E62">
            <w:pPr>
              <w:jc w:val="center"/>
              <w:rPr>
                <w:sz w:val="20"/>
                <w:szCs w:val="20"/>
              </w:rPr>
            </w:pPr>
            <w:r w:rsidRPr="00A5746B">
              <w:rPr>
                <w:sz w:val="20"/>
                <w:szCs w:val="20"/>
              </w:rPr>
              <w:t>97,9</w:t>
            </w:r>
          </w:p>
        </w:tc>
        <w:tc>
          <w:tcPr>
            <w:tcW w:w="377" w:type="pct"/>
            <w:shd w:val="clear" w:color="auto" w:fill="auto"/>
            <w:vAlign w:val="center"/>
          </w:tcPr>
          <w:p w:rsidR="00354E62" w:rsidRPr="00A5746B" w:rsidRDefault="00354E62">
            <w:pPr>
              <w:jc w:val="center"/>
              <w:rPr>
                <w:sz w:val="20"/>
                <w:szCs w:val="20"/>
              </w:rPr>
            </w:pPr>
            <w:r w:rsidRPr="00A5746B">
              <w:rPr>
                <w:sz w:val="20"/>
                <w:szCs w:val="20"/>
              </w:rPr>
              <w:t>97,4</w:t>
            </w:r>
          </w:p>
        </w:tc>
        <w:tc>
          <w:tcPr>
            <w:tcW w:w="377" w:type="pct"/>
            <w:shd w:val="clear" w:color="auto" w:fill="auto"/>
            <w:vAlign w:val="center"/>
          </w:tcPr>
          <w:p w:rsidR="00354E62" w:rsidRPr="00A5746B" w:rsidRDefault="00354E62">
            <w:pPr>
              <w:jc w:val="center"/>
              <w:rPr>
                <w:sz w:val="20"/>
                <w:szCs w:val="20"/>
              </w:rPr>
            </w:pPr>
            <w:r w:rsidRPr="00A5746B">
              <w:rPr>
                <w:sz w:val="20"/>
                <w:szCs w:val="20"/>
              </w:rPr>
              <w:t>96,9</w:t>
            </w:r>
          </w:p>
        </w:tc>
        <w:tc>
          <w:tcPr>
            <w:tcW w:w="377" w:type="pct"/>
            <w:shd w:val="clear" w:color="auto" w:fill="auto"/>
            <w:vAlign w:val="center"/>
          </w:tcPr>
          <w:p w:rsidR="00354E62" w:rsidRPr="00A5746B" w:rsidRDefault="00354E62">
            <w:pPr>
              <w:jc w:val="center"/>
              <w:rPr>
                <w:sz w:val="20"/>
                <w:szCs w:val="20"/>
              </w:rPr>
            </w:pPr>
            <w:r w:rsidRPr="00A5746B">
              <w:rPr>
                <w:sz w:val="20"/>
                <w:szCs w:val="20"/>
              </w:rPr>
              <w:t>96,4</w:t>
            </w:r>
          </w:p>
        </w:tc>
        <w:tc>
          <w:tcPr>
            <w:tcW w:w="377" w:type="pct"/>
            <w:shd w:val="clear" w:color="auto" w:fill="auto"/>
            <w:vAlign w:val="center"/>
          </w:tcPr>
          <w:p w:rsidR="00354E62" w:rsidRPr="00A5746B" w:rsidRDefault="00354E62">
            <w:pPr>
              <w:jc w:val="center"/>
              <w:rPr>
                <w:sz w:val="20"/>
                <w:szCs w:val="20"/>
              </w:rPr>
            </w:pPr>
            <w:r w:rsidRPr="00A5746B">
              <w:rPr>
                <w:sz w:val="20"/>
                <w:szCs w:val="20"/>
              </w:rPr>
              <w:t>96,0</w:t>
            </w:r>
          </w:p>
        </w:tc>
        <w:tc>
          <w:tcPr>
            <w:tcW w:w="377" w:type="pct"/>
            <w:shd w:val="clear" w:color="auto" w:fill="auto"/>
            <w:vAlign w:val="center"/>
          </w:tcPr>
          <w:p w:rsidR="00354E62" w:rsidRPr="00A5746B" w:rsidRDefault="00354E62">
            <w:pPr>
              <w:jc w:val="center"/>
              <w:rPr>
                <w:sz w:val="20"/>
                <w:szCs w:val="20"/>
              </w:rPr>
            </w:pPr>
            <w:r w:rsidRPr="00A5746B">
              <w:rPr>
                <w:sz w:val="20"/>
                <w:szCs w:val="20"/>
              </w:rPr>
              <w:t>95,5</w:t>
            </w:r>
          </w:p>
        </w:tc>
        <w:tc>
          <w:tcPr>
            <w:tcW w:w="381" w:type="pct"/>
            <w:vAlign w:val="center"/>
          </w:tcPr>
          <w:p w:rsidR="00354E62" w:rsidRPr="00A5746B" w:rsidRDefault="00354E62">
            <w:pPr>
              <w:jc w:val="center"/>
              <w:rPr>
                <w:sz w:val="20"/>
                <w:szCs w:val="20"/>
              </w:rPr>
            </w:pPr>
            <w:r w:rsidRPr="00A5746B">
              <w:rPr>
                <w:sz w:val="20"/>
                <w:szCs w:val="20"/>
              </w:rPr>
              <w:t>95,0</w:t>
            </w:r>
          </w:p>
        </w:tc>
      </w:tr>
      <w:tr w:rsidR="00354E62" w:rsidRPr="00A5746B" w:rsidTr="00EC2167">
        <w:trPr>
          <w:cantSplit/>
        </w:trPr>
        <w:tc>
          <w:tcPr>
            <w:tcW w:w="274" w:type="pct"/>
            <w:vAlign w:val="bottom"/>
          </w:tcPr>
          <w:p w:rsidR="00354E62" w:rsidRPr="00A5746B" w:rsidRDefault="00354E62" w:rsidP="00EC2167">
            <w:pPr>
              <w:jc w:val="center"/>
              <w:rPr>
                <w:sz w:val="22"/>
              </w:rPr>
            </w:pP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 </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w:t>
            </w:r>
          </w:p>
        </w:tc>
        <w:tc>
          <w:tcPr>
            <w:tcW w:w="476" w:type="pct"/>
            <w:shd w:val="clear" w:color="auto" w:fill="auto"/>
            <w:vAlign w:val="center"/>
          </w:tcPr>
          <w:p w:rsidR="00354E62" w:rsidRPr="00A5746B" w:rsidRDefault="00354E62">
            <w:pPr>
              <w:jc w:val="center"/>
              <w:rPr>
                <w:sz w:val="22"/>
              </w:rPr>
            </w:pPr>
            <w:r w:rsidRPr="00A5746B">
              <w:rPr>
                <w:sz w:val="22"/>
              </w:rPr>
              <w:t>13,5</w:t>
            </w:r>
          </w:p>
        </w:tc>
        <w:tc>
          <w:tcPr>
            <w:tcW w:w="377" w:type="pct"/>
            <w:shd w:val="clear" w:color="auto" w:fill="auto"/>
            <w:vAlign w:val="center"/>
          </w:tcPr>
          <w:p w:rsidR="00354E62" w:rsidRPr="00A5746B" w:rsidRDefault="00354E62">
            <w:pPr>
              <w:jc w:val="center"/>
              <w:rPr>
                <w:sz w:val="22"/>
              </w:rPr>
            </w:pPr>
            <w:r w:rsidRPr="00A5746B">
              <w:rPr>
                <w:sz w:val="22"/>
              </w:rPr>
              <w:t>13,4</w:t>
            </w:r>
          </w:p>
        </w:tc>
        <w:tc>
          <w:tcPr>
            <w:tcW w:w="377" w:type="pct"/>
            <w:shd w:val="clear" w:color="auto" w:fill="auto"/>
            <w:vAlign w:val="center"/>
          </w:tcPr>
          <w:p w:rsidR="00354E62" w:rsidRPr="00A5746B" w:rsidRDefault="00354E62">
            <w:pPr>
              <w:jc w:val="center"/>
              <w:rPr>
                <w:sz w:val="22"/>
              </w:rPr>
            </w:pPr>
            <w:r w:rsidRPr="00A5746B">
              <w:rPr>
                <w:sz w:val="22"/>
              </w:rPr>
              <w:t>13,4</w:t>
            </w:r>
          </w:p>
        </w:tc>
        <w:tc>
          <w:tcPr>
            <w:tcW w:w="377" w:type="pct"/>
            <w:shd w:val="clear" w:color="auto" w:fill="auto"/>
            <w:vAlign w:val="center"/>
          </w:tcPr>
          <w:p w:rsidR="00354E62" w:rsidRPr="00A5746B" w:rsidRDefault="00354E62">
            <w:pPr>
              <w:jc w:val="center"/>
              <w:rPr>
                <w:sz w:val="22"/>
              </w:rPr>
            </w:pPr>
            <w:r w:rsidRPr="00A5746B">
              <w:rPr>
                <w:sz w:val="22"/>
              </w:rPr>
              <w:t>13,3</w:t>
            </w:r>
          </w:p>
        </w:tc>
        <w:tc>
          <w:tcPr>
            <w:tcW w:w="377" w:type="pct"/>
            <w:shd w:val="clear" w:color="auto" w:fill="auto"/>
            <w:vAlign w:val="center"/>
          </w:tcPr>
          <w:p w:rsidR="00354E62" w:rsidRPr="00A5746B" w:rsidRDefault="00354E62">
            <w:pPr>
              <w:jc w:val="center"/>
              <w:rPr>
                <w:sz w:val="22"/>
              </w:rPr>
            </w:pPr>
            <w:r w:rsidRPr="00A5746B">
              <w:rPr>
                <w:sz w:val="22"/>
              </w:rPr>
              <w:t>13,3</w:t>
            </w:r>
          </w:p>
        </w:tc>
        <w:tc>
          <w:tcPr>
            <w:tcW w:w="377" w:type="pct"/>
            <w:shd w:val="clear" w:color="auto" w:fill="auto"/>
            <w:vAlign w:val="center"/>
          </w:tcPr>
          <w:p w:rsidR="00354E62" w:rsidRPr="00A5746B" w:rsidRDefault="00354E62">
            <w:pPr>
              <w:jc w:val="center"/>
              <w:rPr>
                <w:sz w:val="22"/>
              </w:rPr>
            </w:pPr>
            <w:r w:rsidRPr="00A5746B">
              <w:rPr>
                <w:sz w:val="22"/>
              </w:rPr>
              <w:t>13,2</w:t>
            </w:r>
          </w:p>
        </w:tc>
        <w:tc>
          <w:tcPr>
            <w:tcW w:w="377" w:type="pct"/>
            <w:shd w:val="clear" w:color="auto" w:fill="auto"/>
            <w:vAlign w:val="center"/>
          </w:tcPr>
          <w:p w:rsidR="00354E62" w:rsidRPr="00A5746B" w:rsidRDefault="00354E62">
            <w:pPr>
              <w:jc w:val="center"/>
              <w:rPr>
                <w:sz w:val="22"/>
              </w:rPr>
            </w:pPr>
            <w:r w:rsidRPr="00A5746B">
              <w:rPr>
                <w:sz w:val="22"/>
              </w:rPr>
              <w:t>13,2</w:t>
            </w:r>
          </w:p>
        </w:tc>
        <w:tc>
          <w:tcPr>
            <w:tcW w:w="381" w:type="pct"/>
            <w:vAlign w:val="center"/>
          </w:tcPr>
          <w:p w:rsidR="00354E62" w:rsidRPr="00A5746B" w:rsidRDefault="00354E62">
            <w:pPr>
              <w:jc w:val="center"/>
              <w:rPr>
                <w:sz w:val="22"/>
              </w:rPr>
            </w:pPr>
            <w:r w:rsidRPr="00A5746B">
              <w:rPr>
                <w:sz w:val="22"/>
              </w:rPr>
              <w:t>13,1</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8.8</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Тепловая энергия отпущенная п</w:t>
            </w:r>
            <w:r w:rsidRPr="00A5746B">
              <w:rPr>
                <w:rFonts w:eastAsia="Times New Roman"/>
                <w:sz w:val="22"/>
                <w:lang w:eastAsia="ru-RU"/>
              </w:rPr>
              <w:t>о</w:t>
            </w:r>
            <w:r w:rsidRPr="00A5746B">
              <w:rPr>
                <w:rFonts w:eastAsia="Times New Roman"/>
                <w:sz w:val="22"/>
                <w:lang w:eastAsia="ru-RU"/>
              </w:rPr>
              <w:t>требителям</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Гкал</w:t>
            </w:r>
          </w:p>
        </w:tc>
        <w:tc>
          <w:tcPr>
            <w:tcW w:w="476" w:type="pct"/>
            <w:shd w:val="clear" w:color="auto" w:fill="auto"/>
            <w:vAlign w:val="center"/>
          </w:tcPr>
          <w:p w:rsidR="00354E62" w:rsidRPr="00A5746B" w:rsidRDefault="00354E62">
            <w:pPr>
              <w:jc w:val="center"/>
              <w:rPr>
                <w:sz w:val="20"/>
                <w:szCs w:val="20"/>
              </w:rPr>
            </w:pPr>
            <w:r w:rsidRPr="00A5746B">
              <w:rPr>
                <w:sz w:val="20"/>
                <w:szCs w:val="20"/>
              </w:rPr>
              <w:t>630,5</w:t>
            </w:r>
          </w:p>
        </w:tc>
        <w:tc>
          <w:tcPr>
            <w:tcW w:w="377" w:type="pct"/>
            <w:shd w:val="clear" w:color="auto" w:fill="auto"/>
            <w:vAlign w:val="center"/>
          </w:tcPr>
          <w:p w:rsidR="00354E62" w:rsidRPr="00A5746B" w:rsidRDefault="00354E62">
            <w:pPr>
              <w:jc w:val="center"/>
              <w:rPr>
                <w:sz w:val="20"/>
                <w:szCs w:val="20"/>
              </w:rPr>
            </w:pPr>
            <w:r w:rsidRPr="00A5746B">
              <w:rPr>
                <w:sz w:val="20"/>
                <w:szCs w:val="20"/>
              </w:rPr>
              <w:t>630,5</w:t>
            </w:r>
          </w:p>
        </w:tc>
        <w:tc>
          <w:tcPr>
            <w:tcW w:w="377" w:type="pct"/>
            <w:shd w:val="clear" w:color="auto" w:fill="auto"/>
            <w:vAlign w:val="center"/>
          </w:tcPr>
          <w:p w:rsidR="00354E62" w:rsidRPr="00A5746B" w:rsidRDefault="00354E62">
            <w:pPr>
              <w:jc w:val="center"/>
              <w:rPr>
                <w:sz w:val="20"/>
                <w:szCs w:val="20"/>
              </w:rPr>
            </w:pPr>
            <w:r w:rsidRPr="00A5746B">
              <w:rPr>
                <w:sz w:val="20"/>
                <w:szCs w:val="20"/>
              </w:rPr>
              <w:t>630,5</w:t>
            </w:r>
          </w:p>
        </w:tc>
        <w:tc>
          <w:tcPr>
            <w:tcW w:w="377" w:type="pct"/>
            <w:shd w:val="clear" w:color="auto" w:fill="auto"/>
            <w:vAlign w:val="center"/>
          </w:tcPr>
          <w:p w:rsidR="00354E62" w:rsidRPr="00A5746B" w:rsidRDefault="00354E62">
            <w:pPr>
              <w:jc w:val="center"/>
              <w:rPr>
                <w:sz w:val="20"/>
                <w:szCs w:val="20"/>
              </w:rPr>
            </w:pPr>
            <w:r w:rsidRPr="00A5746B">
              <w:rPr>
                <w:sz w:val="20"/>
                <w:szCs w:val="20"/>
              </w:rPr>
              <w:t>630,5</w:t>
            </w:r>
          </w:p>
        </w:tc>
        <w:tc>
          <w:tcPr>
            <w:tcW w:w="377" w:type="pct"/>
            <w:shd w:val="clear" w:color="auto" w:fill="auto"/>
            <w:vAlign w:val="center"/>
          </w:tcPr>
          <w:p w:rsidR="00354E62" w:rsidRPr="00A5746B" w:rsidRDefault="00354E62">
            <w:pPr>
              <w:jc w:val="center"/>
              <w:rPr>
                <w:sz w:val="20"/>
                <w:szCs w:val="20"/>
              </w:rPr>
            </w:pPr>
            <w:r w:rsidRPr="00A5746B">
              <w:rPr>
                <w:sz w:val="20"/>
                <w:szCs w:val="20"/>
              </w:rPr>
              <w:t>630,5</w:t>
            </w:r>
          </w:p>
        </w:tc>
        <w:tc>
          <w:tcPr>
            <w:tcW w:w="377" w:type="pct"/>
            <w:shd w:val="clear" w:color="auto" w:fill="auto"/>
            <w:vAlign w:val="center"/>
          </w:tcPr>
          <w:p w:rsidR="00354E62" w:rsidRPr="00A5746B" w:rsidRDefault="00354E62">
            <w:pPr>
              <w:jc w:val="center"/>
              <w:rPr>
                <w:sz w:val="20"/>
                <w:szCs w:val="20"/>
              </w:rPr>
            </w:pPr>
            <w:r w:rsidRPr="00A5746B">
              <w:rPr>
                <w:sz w:val="20"/>
                <w:szCs w:val="20"/>
              </w:rPr>
              <w:t>630,5</w:t>
            </w:r>
          </w:p>
        </w:tc>
        <w:tc>
          <w:tcPr>
            <w:tcW w:w="377" w:type="pct"/>
            <w:shd w:val="clear" w:color="auto" w:fill="auto"/>
            <w:vAlign w:val="center"/>
          </w:tcPr>
          <w:p w:rsidR="00354E62" w:rsidRPr="00A5746B" w:rsidRDefault="00354E62">
            <w:pPr>
              <w:jc w:val="center"/>
              <w:rPr>
                <w:sz w:val="20"/>
                <w:szCs w:val="20"/>
              </w:rPr>
            </w:pPr>
            <w:r w:rsidRPr="00A5746B">
              <w:rPr>
                <w:sz w:val="20"/>
                <w:szCs w:val="20"/>
              </w:rPr>
              <w:t>630,5</w:t>
            </w:r>
          </w:p>
        </w:tc>
        <w:tc>
          <w:tcPr>
            <w:tcW w:w="381" w:type="pct"/>
            <w:vAlign w:val="center"/>
          </w:tcPr>
          <w:p w:rsidR="00354E62" w:rsidRPr="00A5746B" w:rsidRDefault="00354E62">
            <w:pPr>
              <w:jc w:val="center"/>
              <w:rPr>
                <w:sz w:val="20"/>
                <w:szCs w:val="20"/>
              </w:rPr>
            </w:pPr>
            <w:r w:rsidRPr="00A5746B">
              <w:rPr>
                <w:sz w:val="20"/>
                <w:szCs w:val="20"/>
              </w:rPr>
              <w:t>630,5</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8.9</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УРУТ на отпуск тепловой энергии</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кг.у.т/Гкал</w:t>
            </w:r>
          </w:p>
        </w:tc>
        <w:tc>
          <w:tcPr>
            <w:tcW w:w="476" w:type="pct"/>
            <w:shd w:val="clear" w:color="auto" w:fill="auto"/>
            <w:vAlign w:val="center"/>
          </w:tcPr>
          <w:p w:rsidR="00354E62" w:rsidRPr="00A5746B" w:rsidRDefault="00354E62">
            <w:pPr>
              <w:jc w:val="center"/>
              <w:rPr>
                <w:sz w:val="20"/>
                <w:szCs w:val="20"/>
              </w:rPr>
            </w:pPr>
            <w:r w:rsidRPr="00A5746B">
              <w:rPr>
                <w:sz w:val="20"/>
                <w:szCs w:val="20"/>
              </w:rPr>
              <w:t>158,7</w:t>
            </w:r>
          </w:p>
        </w:tc>
        <w:tc>
          <w:tcPr>
            <w:tcW w:w="377" w:type="pct"/>
            <w:shd w:val="clear" w:color="auto" w:fill="auto"/>
            <w:vAlign w:val="center"/>
          </w:tcPr>
          <w:p w:rsidR="00354E62" w:rsidRPr="00A5746B" w:rsidRDefault="00354E62">
            <w:pPr>
              <w:jc w:val="center"/>
              <w:rPr>
                <w:sz w:val="20"/>
                <w:szCs w:val="20"/>
              </w:rPr>
            </w:pPr>
            <w:r w:rsidRPr="00A5746B">
              <w:rPr>
                <w:sz w:val="20"/>
                <w:szCs w:val="20"/>
              </w:rPr>
              <w:t>155,7</w:t>
            </w:r>
          </w:p>
        </w:tc>
        <w:tc>
          <w:tcPr>
            <w:tcW w:w="377" w:type="pct"/>
            <w:shd w:val="clear" w:color="auto" w:fill="auto"/>
            <w:vAlign w:val="center"/>
          </w:tcPr>
          <w:p w:rsidR="00354E62" w:rsidRPr="00A5746B" w:rsidRDefault="00354E62">
            <w:pPr>
              <w:jc w:val="center"/>
              <w:rPr>
                <w:sz w:val="20"/>
                <w:szCs w:val="20"/>
              </w:rPr>
            </w:pPr>
            <w:r w:rsidRPr="00A5746B">
              <w:rPr>
                <w:sz w:val="20"/>
                <w:szCs w:val="20"/>
              </w:rPr>
              <w:t>155,7</w:t>
            </w:r>
          </w:p>
        </w:tc>
        <w:tc>
          <w:tcPr>
            <w:tcW w:w="377" w:type="pct"/>
            <w:shd w:val="clear" w:color="auto" w:fill="auto"/>
            <w:vAlign w:val="center"/>
          </w:tcPr>
          <w:p w:rsidR="00354E62" w:rsidRPr="00A5746B" w:rsidRDefault="00354E62">
            <w:pPr>
              <w:jc w:val="center"/>
              <w:rPr>
                <w:sz w:val="20"/>
                <w:szCs w:val="20"/>
              </w:rPr>
            </w:pPr>
            <w:r w:rsidRPr="00A5746B">
              <w:rPr>
                <w:sz w:val="20"/>
                <w:szCs w:val="20"/>
              </w:rPr>
              <w:t>155,7</w:t>
            </w:r>
          </w:p>
        </w:tc>
        <w:tc>
          <w:tcPr>
            <w:tcW w:w="377" w:type="pct"/>
            <w:shd w:val="clear" w:color="auto" w:fill="auto"/>
            <w:vAlign w:val="center"/>
          </w:tcPr>
          <w:p w:rsidR="00354E62" w:rsidRPr="00A5746B" w:rsidRDefault="00354E62">
            <w:pPr>
              <w:jc w:val="center"/>
              <w:rPr>
                <w:sz w:val="20"/>
                <w:szCs w:val="20"/>
              </w:rPr>
            </w:pPr>
            <w:r w:rsidRPr="00A5746B">
              <w:rPr>
                <w:sz w:val="20"/>
                <w:szCs w:val="20"/>
              </w:rPr>
              <w:t>155,7</w:t>
            </w:r>
          </w:p>
        </w:tc>
        <w:tc>
          <w:tcPr>
            <w:tcW w:w="377" w:type="pct"/>
            <w:shd w:val="clear" w:color="auto" w:fill="auto"/>
            <w:vAlign w:val="center"/>
          </w:tcPr>
          <w:p w:rsidR="00354E62" w:rsidRPr="00A5746B" w:rsidRDefault="00354E62">
            <w:pPr>
              <w:jc w:val="center"/>
              <w:rPr>
                <w:sz w:val="20"/>
                <w:szCs w:val="20"/>
              </w:rPr>
            </w:pPr>
            <w:r w:rsidRPr="00A5746B">
              <w:rPr>
                <w:sz w:val="20"/>
                <w:szCs w:val="20"/>
              </w:rPr>
              <w:t>155,7</w:t>
            </w:r>
          </w:p>
        </w:tc>
        <w:tc>
          <w:tcPr>
            <w:tcW w:w="377" w:type="pct"/>
            <w:shd w:val="clear" w:color="auto" w:fill="auto"/>
            <w:vAlign w:val="center"/>
          </w:tcPr>
          <w:p w:rsidR="00354E62" w:rsidRPr="00A5746B" w:rsidRDefault="00354E62">
            <w:pPr>
              <w:jc w:val="center"/>
              <w:rPr>
                <w:sz w:val="20"/>
                <w:szCs w:val="20"/>
              </w:rPr>
            </w:pPr>
            <w:r w:rsidRPr="00A5746B">
              <w:rPr>
                <w:sz w:val="20"/>
                <w:szCs w:val="20"/>
              </w:rPr>
              <w:t>155,7</w:t>
            </w:r>
          </w:p>
        </w:tc>
        <w:tc>
          <w:tcPr>
            <w:tcW w:w="381" w:type="pct"/>
            <w:vAlign w:val="center"/>
          </w:tcPr>
          <w:p w:rsidR="00354E62" w:rsidRPr="00A5746B" w:rsidRDefault="00354E62">
            <w:pPr>
              <w:jc w:val="center"/>
              <w:rPr>
                <w:sz w:val="20"/>
                <w:szCs w:val="20"/>
              </w:rPr>
            </w:pPr>
            <w:r w:rsidRPr="00A5746B">
              <w:rPr>
                <w:sz w:val="20"/>
                <w:szCs w:val="20"/>
              </w:rPr>
              <w:t>155,7</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8.10</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Средневзвешенный КПД котел</w:t>
            </w:r>
            <w:r w:rsidRPr="00A5746B">
              <w:rPr>
                <w:rFonts w:eastAsia="Times New Roman"/>
                <w:sz w:val="22"/>
                <w:lang w:eastAsia="ru-RU"/>
              </w:rPr>
              <w:t>ь</w:t>
            </w:r>
            <w:r w:rsidRPr="00A5746B">
              <w:rPr>
                <w:rFonts w:eastAsia="Times New Roman"/>
                <w:sz w:val="22"/>
                <w:lang w:eastAsia="ru-RU"/>
              </w:rPr>
              <w:t>ной</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w:t>
            </w:r>
          </w:p>
        </w:tc>
        <w:tc>
          <w:tcPr>
            <w:tcW w:w="476" w:type="pct"/>
            <w:shd w:val="clear" w:color="auto" w:fill="auto"/>
            <w:vAlign w:val="center"/>
          </w:tcPr>
          <w:p w:rsidR="00354E62" w:rsidRPr="00A5746B" w:rsidRDefault="00354E62">
            <w:pPr>
              <w:jc w:val="center"/>
              <w:rPr>
                <w:sz w:val="20"/>
                <w:szCs w:val="20"/>
              </w:rPr>
            </w:pPr>
            <w:r w:rsidRPr="00A5746B">
              <w:rPr>
                <w:sz w:val="20"/>
                <w:szCs w:val="20"/>
              </w:rPr>
              <w:t>90,1</w:t>
            </w:r>
          </w:p>
        </w:tc>
        <w:tc>
          <w:tcPr>
            <w:tcW w:w="377" w:type="pct"/>
            <w:shd w:val="clear" w:color="auto" w:fill="auto"/>
            <w:vAlign w:val="center"/>
          </w:tcPr>
          <w:p w:rsidR="00354E62" w:rsidRPr="00A5746B" w:rsidRDefault="00354E62">
            <w:pPr>
              <w:jc w:val="center"/>
              <w:rPr>
                <w:sz w:val="20"/>
                <w:szCs w:val="20"/>
              </w:rPr>
            </w:pPr>
            <w:r w:rsidRPr="00A5746B">
              <w:rPr>
                <w:sz w:val="20"/>
                <w:szCs w:val="20"/>
              </w:rPr>
              <w:t>91,8</w:t>
            </w:r>
          </w:p>
        </w:tc>
        <w:tc>
          <w:tcPr>
            <w:tcW w:w="377" w:type="pct"/>
            <w:shd w:val="clear" w:color="auto" w:fill="auto"/>
            <w:vAlign w:val="center"/>
          </w:tcPr>
          <w:p w:rsidR="00354E62" w:rsidRPr="00A5746B" w:rsidRDefault="00354E62">
            <w:pPr>
              <w:jc w:val="center"/>
              <w:rPr>
                <w:sz w:val="20"/>
                <w:szCs w:val="20"/>
              </w:rPr>
            </w:pPr>
            <w:r w:rsidRPr="00A5746B">
              <w:rPr>
                <w:sz w:val="20"/>
                <w:szCs w:val="20"/>
              </w:rPr>
              <w:t>91,8</w:t>
            </w:r>
          </w:p>
        </w:tc>
        <w:tc>
          <w:tcPr>
            <w:tcW w:w="377" w:type="pct"/>
            <w:shd w:val="clear" w:color="auto" w:fill="auto"/>
            <w:vAlign w:val="center"/>
          </w:tcPr>
          <w:p w:rsidR="00354E62" w:rsidRPr="00A5746B" w:rsidRDefault="00354E62">
            <w:pPr>
              <w:jc w:val="center"/>
              <w:rPr>
                <w:sz w:val="20"/>
                <w:szCs w:val="20"/>
              </w:rPr>
            </w:pPr>
            <w:r w:rsidRPr="00A5746B">
              <w:rPr>
                <w:sz w:val="20"/>
                <w:szCs w:val="20"/>
              </w:rPr>
              <w:t>91,8</w:t>
            </w:r>
          </w:p>
        </w:tc>
        <w:tc>
          <w:tcPr>
            <w:tcW w:w="377" w:type="pct"/>
            <w:shd w:val="clear" w:color="auto" w:fill="auto"/>
            <w:vAlign w:val="center"/>
          </w:tcPr>
          <w:p w:rsidR="00354E62" w:rsidRPr="00A5746B" w:rsidRDefault="00354E62">
            <w:pPr>
              <w:jc w:val="center"/>
              <w:rPr>
                <w:sz w:val="20"/>
                <w:szCs w:val="20"/>
              </w:rPr>
            </w:pPr>
            <w:r w:rsidRPr="00A5746B">
              <w:rPr>
                <w:sz w:val="20"/>
                <w:szCs w:val="20"/>
              </w:rPr>
              <w:t>91,8</w:t>
            </w:r>
          </w:p>
        </w:tc>
        <w:tc>
          <w:tcPr>
            <w:tcW w:w="377" w:type="pct"/>
            <w:shd w:val="clear" w:color="auto" w:fill="auto"/>
            <w:vAlign w:val="center"/>
          </w:tcPr>
          <w:p w:rsidR="00354E62" w:rsidRPr="00A5746B" w:rsidRDefault="00354E62">
            <w:pPr>
              <w:jc w:val="center"/>
              <w:rPr>
                <w:sz w:val="20"/>
                <w:szCs w:val="20"/>
              </w:rPr>
            </w:pPr>
            <w:r w:rsidRPr="00A5746B">
              <w:rPr>
                <w:sz w:val="20"/>
                <w:szCs w:val="20"/>
              </w:rPr>
              <w:t>91,8</w:t>
            </w:r>
          </w:p>
        </w:tc>
        <w:tc>
          <w:tcPr>
            <w:tcW w:w="377" w:type="pct"/>
            <w:shd w:val="clear" w:color="auto" w:fill="auto"/>
            <w:vAlign w:val="center"/>
          </w:tcPr>
          <w:p w:rsidR="00354E62" w:rsidRPr="00A5746B" w:rsidRDefault="00354E62">
            <w:pPr>
              <w:jc w:val="center"/>
              <w:rPr>
                <w:sz w:val="20"/>
                <w:szCs w:val="20"/>
              </w:rPr>
            </w:pPr>
            <w:r w:rsidRPr="00A5746B">
              <w:rPr>
                <w:sz w:val="20"/>
                <w:szCs w:val="20"/>
              </w:rPr>
              <w:t>91,8</w:t>
            </w:r>
          </w:p>
        </w:tc>
        <w:tc>
          <w:tcPr>
            <w:tcW w:w="381" w:type="pct"/>
            <w:vAlign w:val="center"/>
          </w:tcPr>
          <w:p w:rsidR="00354E62" w:rsidRPr="00A5746B" w:rsidRDefault="00354E62">
            <w:pPr>
              <w:jc w:val="center"/>
              <w:rPr>
                <w:sz w:val="20"/>
                <w:szCs w:val="20"/>
              </w:rPr>
            </w:pPr>
            <w:r w:rsidRPr="00A5746B">
              <w:rPr>
                <w:sz w:val="20"/>
                <w:szCs w:val="20"/>
              </w:rPr>
              <w:t>91,8</w:t>
            </w:r>
          </w:p>
        </w:tc>
      </w:tr>
      <w:tr w:rsidR="00354E62" w:rsidRPr="00A5746B" w:rsidTr="002956A6">
        <w:trPr>
          <w:cantSplit/>
        </w:trPr>
        <w:tc>
          <w:tcPr>
            <w:tcW w:w="274" w:type="pct"/>
            <w:vAlign w:val="bottom"/>
          </w:tcPr>
          <w:p w:rsidR="00354E62" w:rsidRPr="00A5746B" w:rsidRDefault="00354E62" w:rsidP="00EC2167">
            <w:pPr>
              <w:jc w:val="center"/>
              <w:rPr>
                <w:sz w:val="22"/>
              </w:rPr>
            </w:pPr>
            <w:r w:rsidRPr="00A5746B">
              <w:rPr>
                <w:sz w:val="22"/>
              </w:rPr>
              <w:t>9</w:t>
            </w:r>
          </w:p>
        </w:tc>
        <w:tc>
          <w:tcPr>
            <w:tcW w:w="1192" w:type="pct"/>
            <w:shd w:val="clear" w:color="auto" w:fill="auto"/>
            <w:vAlign w:val="bottom"/>
          </w:tcPr>
          <w:p w:rsidR="00354E62" w:rsidRPr="00A5746B" w:rsidRDefault="00354E62" w:rsidP="00EC2167">
            <w:pPr>
              <w:jc w:val="left"/>
              <w:rPr>
                <w:rFonts w:eastAsia="Times New Roman"/>
                <w:sz w:val="22"/>
                <w:lang w:eastAsia="ru-RU"/>
              </w:rPr>
            </w:pPr>
            <w:r w:rsidRPr="00A5746B">
              <w:rPr>
                <w:rFonts w:eastAsia="Times New Roman"/>
                <w:b/>
                <w:bCs/>
                <w:sz w:val="22"/>
                <w:lang w:eastAsia="ru-RU"/>
              </w:rPr>
              <w:t>Котельная (д. Ворца, ул. Чапае</w:t>
            </w:r>
            <w:r w:rsidRPr="00A5746B">
              <w:rPr>
                <w:rFonts w:eastAsia="Times New Roman"/>
                <w:b/>
                <w:bCs/>
                <w:sz w:val="22"/>
                <w:lang w:eastAsia="ru-RU"/>
              </w:rPr>
              <w:t>в</w:t>
            </w:r>
            <w:r w:rsidRPr="00A5746B">
              <w:rPr>
                <w:rFonts w:eastAsia="Times New Roman"/>
                <w:b/>
                <w:bCs/>
                <w:sz w:val="22"/>
                <w:lang w:eastAsia="ru-RU"/>
              </w:rPr>
              <w:t>ская, 66)</w:t>
            </w:r>
          </w:p>
        </w:tc>
        <w:tc>
          <w:tcPr>
            <w:tcW w:w="414" w:type="pct"/>
            <w:shd w:val="clear" w:color="auto" w:fill="auto"/>
            <w:vAlign w:val="center"/>
          </w:tcPr>
          <w:p w:rsidR="00354E62" w:rsidRPr="00A5746B" w:rsidRDefault="00354E62" w:rsidP="00EC2167">
            <w:pPr>
              <w:jc w:val="center"/>
              <w:rPr>
                <w:rFonts w:eastAsia="Times New Roman"/>
                <w:sz w:val="22"/>
                <w:lang w:eastAsia="ru-RU"/>
              </w:rPr>
            </w:pPr>
          </w:p>
        </w:tc>
        <w:tc>
          <w:tcPr>
            <w:tcW w:w="476" w:type="pct"/>
            <w:shd w:val="clear" w:color="auto" w:fill="auto"/>
            <w:vAlign w:val="center"/>
          </w:tcPr>
          <w:p w:rsidR="00354E62" w:rsidRPr="00A5746B" w:rsidRDefault="00354E62">
            <w:pPr>
              <w:rPr>
                <w:b/>
                <w:bCs/>
                <w:sz w:val="20"/>
                <w:szCs w:val="20"/>
              </w:rPr>
            </w:pPr>
            <w:r w:rsidRPr="00A5746B">
              <w:rPr>
                <w:b/>
                <w:bCs/>
                <w:sz w:val="20"/>
                <w:szCs w:val="20"/>
              </w:rPr>
              <w:t> </w:t>
            </w:r>
          </w:p>
        </w:tc>
        <w:tc>
          <w:tcPr>
            <w:tcW w:w="377" w:type="pct"/>
            <w:shd w:val="clear" w:color="auto" w:fill="auto"/>
            <w:vAlign w:val="center"/>
          </w:tcPr>
          <w:p w:rsidR="00354E62" w:rsidRPr="00A5746B" w:rsidRDefault="00354E62">
            <w:pPr>
              <w:rPr>
                <w:b/>
                <w:bCs/>
                <w:sz w:val="20"/>
                <w:szCs w:val="20"/>
              </w:rPr>
            </w:pPr>
            <w:r w:rsidRPr="00A5746B">
              <w:rPr>
                <w:b/>
                <w:bCs/>
                <w:sz w:val="20"/>
                <w:szCs w:val="20"/>
              </w:rPr>
              <w:t> </w:t>
            </w:r>
          </w:p>
        </w:tc>
        <w:tc>
          <w:tcPr>
            <w:tcW w:w="377" w:type="pct"/>
            <w:shd w:val="clear" w:color="auto" w:fill="auto"/>
            <w:vAlign w:val="center"/>
          </w:tcPr>
          <w:p w:rsidR="00354E62" w:rsidRPr="00A5746B" w:rsidRDefault="00354E62">
            <w:pPr>
              <w:rPr>
                <w:b/>
                <w:bCs/>
                <w:sz w:val="20"/>
                <w:szCs w:val="20"/>
              </w:rPr>
            </w:pPr>
            <w:r w:rsidRPr="00A5746B">
              <w:rPr>
                <w:b/>
                <w:bCs/>
                <w:sz w:val="20"/>
                <w:szCs w:val="20"/>
              </w:rPr>
              <w:t> </w:t>
            </w:r>
          </w:p>
        </w:tc>
        <w:tc>
          <w:tcPr>
            <w:tcW w:w="377" w:type="pct"/>
            <w:shd w:val="clear" w:color="auto" w:fill="auto"/>
            <w:vAlign w:val="center"/>
          </w:tcPr>
          <w:p w:rsidR="00354E62" w:rsidRPr="00A5746B" w:rsidRDefault="00354E62">
            <w:pPr>
              <w:rPr>
                <w:b/>
                <w:bCs/>
                <w:sz w:val="20"/>
                <w:szCs w:val="20"/>
              </w:rPr>
            </w:pPr>
            <w:r w:rsidRPr="00A5746B">
              <w:rPr>
                <w:b/>
                <w:bCs/>
                <w:sz w:val="20"/>
                <w:szCs w:val="20"/>
              </w:rPr>
              <w:t> </w:t>
            </w:r>
          </w:p>
        </w:tc>
        <w:tc>
          <w:tcPr>
            <w:tcW w:w="377" w:type="pct"/>
            <w:shd w:val="clear" w:color="auto" w:fill="auto"/>
            <w:vAlign w:val="center"/>
          </w:tcPr>
          <w:p w:rsidR="00354E62" w:rsidRPr="00A5746B" w:rsidRDefault="00354E62">
            <w:pPr>
              <w:rPr>
                <w:b/>
                <w:bCs/>
                <w:sz w:val="20"/>
                <w:szCs w:val="20"/>
              </w:rPr>
            </w:pPr>
            <w:r w:rsidRPr="00A5746B">
              <w:rPr>
                <w:b/>
                <w:bCs/>
                <w:sz w:val="20"/>
                <w:szCs w:val="20"/>
              </w:rPr>
              <w:t> </w:t>
            </w:r>
          </w:p>
        </w:tc>
        <w:tc>
          <w:tcPr>
            <w:tcW w:w="377" w:type="pct"/>
            <w:shd w:val="clear" w:color="auto" w:fill="auto"/>
            <w:vAlign w:val="center"/>
          </w:tcPr>
          <w:p w:rsidR="00354E62" w:rsidRPr="00A5746B" w:rsidRDefault="00354E62">
            <w:pPr>
              <w:rPr>
                <w:b/>
                <w:bCs/>
                <w:sz w:val="20"/>
                <w:szCs w:val="20"/>
              </w:rPr>
            </w:pPr>
            <w:r w:rsidRPr="00A5746B">
              <w:rPr>
                <w:b/>
                <w:bCs/>
                <w:sz w:val="20"/>
                <w:szCs w:val="20"/>
              </w:rPr>
              <w:t> </w:t>
            </w:r>
          </w:p>
        </w:tc>
        <w:tc>
          <w:tcPr>
            <w:tcW w:w="377" w:type="pct"/>
            <w:shd w:val="clear" w:color="auto" w:fill="auto"/>
            <w:vAlign w:val="center"/>
          </w:tcPr>
          <w:p w:rsidR="00354E62" w:rsidRPr="00A5746B" w:rsidRDefault="00354E62">
            <w:pPr>
              <w:rPr>
                <w:b/>
                <w:bCs/>
                <w:sz w:val="20"/>
                <w:szCs w:val="20"/>
              </w:rPr>
            </w:pPr>
            <w:r w:rsidRPr="00A5746B">
              <w:rPr>
                <w:b/>
                <w:bCs/>
                <w:sz w:val="20"/>
                <w:szCs w:val="20"/>
              </w:rPr>
              <w:t> </w:t>
            </w:r>
          </w:p>
        </w:tc>
        <w:tc>
          <w:tcPr>
            <w:tcW w:w="381" w:type="pct"/>
            <w:vAlign w:val="bottom"/>
          </w:tcPr>
          <w:p w:rsidR="00354E62" w:rsidRPr="00A5746B" w:rsidRDefault="00354E62">
            <w:pPr>
              <w:rPr>
                <w:rFonts w:ascii="Calibri" w:hAnsi="Calibri" w:cs="Calibri"/>
                <w:sz w:val="22"/>
              </w:rPr>
            </w:pP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9.1</w:t>
            </w:r>
          </w:p>
        </w:tc>
        <w:tc>
          <w:tcPr>
            <w:tcW w:w="1192" w:type="pct"/>
            <w:shd w:val="clear" w:color="auto" w:fill="auto"/>
            <w:vAlign w:val="center"/>
          </w:tcPr>
          <w:p w:rsidR="00354E62" w:rsidRPr="00A5746B" w:rsidRDefault="00354E62" w:rsidP="00EC2167">
            <w:pPr>
              <w:jc w:val="left"/>
              <w:rPr>
                <w:rFonts w:eastAsia="Times New Roman"/>
                <w:sz w:val="22"/>
                <w:lang w:eastAsia="ru-RU"/>
              </w:rPr>
            </w:pPr>
            <w:r w:rsidRPr="00A5746B">
              <w:rPr>
                <w:rFonts w:eastAsia="Times New Roman"/>
                <w:sz w:val="22"/>
                <w:lang w:eastAsia="ru-RU"/>
              </w:rPr>
              <w:t>Вид топлива</w:t>
            </w:r>
          </w:p>
        </w:tc>
        <w:tc>
          <w:tcPr>
            <w:tcW w:w="414" w:type="pct"/>
            <w:shd w:val="clear" w:color="auto" w:fill="auto"/>
            <w:vAlign w:val="center"/>
          </w:tcPr>
          <w:p w:rsidR="00354E62" w:rsidRPr="00A5746B" w:rsidRDefault="00354E62" w:rsidP="00EC2167">
            <w:pPr>
              <w:jc w:val="left"/>
              <w:rPr>
                <w:rFonts w:eastAsia="Times New Roman"/>
                <w:sz w:val="22"/>
                <w:lang w:eastAsia="ru-RU"/>
              </w:rPr>
            </w:pPr>
          </w:p>
        </w:tc>
        <w:tc>
          <w:tcPr>
            <w:tcW w:w="476" w:type="pct"/>
            <w:shd w:val="clear" w:color="auto" w:fill="auto"/>
            <w:vAlign w:val="center"/>
          </w:tcPr>
          <w:p w:rsidR="00354E62" w:rsidRPr="00A5746B" w:rsidRDefault="00354E62">
            <w:pPr>
              <w:rPr>
                <w:sz w:val="20"/>
                <w:szCs w:val="20"/>
              </w:rPr>
            </w:pPr>
            <w:r w:rsidRPr="00A5746B">
              <w:rPr>
                <w:sz w:val="20"/>
                <w:szCs w:val="20"/>
              </w:rPr>
              <w:t>газ</w:t>
            </w:r>
          </w:p>
        </w:tc>
        <w:tc>
          <w:tcPr>
            <w:tcW w:w="377" w:type="pct"/>
            <w:shd w:val="clear" w:color="auto" w:fill="auto"/>
            <w:vAlign w:val="center"/>
          </w:tcPr>
          <w:p w:rsidR="00354E62" w:rsidRPr="00A5746B" w:rsidRDefault="00354E62">
            <w:pPr>
              <w:rPr>
                <w:sz w:val="20"/>
                <w:szCs w:val="20"/>
              </w:rPr>
            </w:pPr>
            <w:r w:rsidRPr="00A5746B">
              <w:rPr>
                <w:sz w:val="20"/>
                <w:szCs w:val="20"/>
              </w:rPr>
              <w:t>газ</w:t>
            </w:r>
          </w:p>
        </w:tc>
        <w:tc>
          <w:tcPr>
            <w:tcW w:w="377" w:type="pct"/>
            <w:shd w:val="clear" w:color="auto" w:fill="auto"/>
            <w:vAlign w:val="center"/>
          </w:tcPr>
          <w:p w:rsidR="00354E62" w:rsidRPr="00A5746B" w:rsidRDefault="00354E62">
            <w:pPr>
              <w:rPr>
                <w:sz w:val="20"/>
                <w:szCs w:val="20"/>
              </w:rPr>
            </w:pPr>
            <w:r w:rsidRPr="00A5746B">
              <w:rPr>
                <w:sz w:val="20"/>
                <w:szCs w:val="20"/>
              </w:rPr>
              <w:t>газ</w:t>
            </w:r>
          </w:p>
        </w:tc>
        <w:tc>
          <w:tcPr>
            <w:tcW w:w="377" w:type="pct"/>
            <w:shd w:val="clear" w:color="auto" w:fill="auto"/>
            <w:vAlign w:val="center"/>
          </w:tcPr>
          <w:p w:rsidR="00354E62" w:rsidRPr="00A5746B" w:rsidRDefault="00354E62">
            <w:pPr>
              <w:rPr>
                <w:sz w:val="20"/>
                <w:szCs w:val="20"/>
              </w:rPr>
            </w:pPr>
            <w:r w:rsidRPr="00A5746B">
              <w:rPr>
                <w:sz w:val="20"/>
                <w:szCs w:val="20"/>
              </w:rPr>
              <w:t>газ</w:t>
            </w:r>
          </w:p>
        </w:tc>
        <w:tc>
          <w:tcPr>
            <w:tcW w:w="377" w:type="pct"/>
            <w:shd w:val="clear" w:color="auto" w:fill="auto"/>
            <w:vAlign w:val="center"/>
          </w:tcPr>
          <w:p w:rsidR="00354E62" w:rsidRPr="00A5746B" w:rsidRDefault="00354E62">
            <w:pPr>
              <w:rPr>
                <w:sz w:val="20"/>
                <w:szCs w:val="20"/>
              </w:rPr>
            </w:pPr>
            <w:r w:rsidRPr="00A5746B">
              <w:rPr>
                <w:sz w:val="20"/>
                <w:szCs w:val="20"/>
              </w:rPr>
              <w:t>газ</w:t>
            </w:r>
          </w:p>
        </w:tc>
        <w:tc>
          <w:tcPr>
            <w:tcW w:w="377" w:type="pct"/>
            <w:shd w:val="clear" w:color="auto" w:fill="auto"/>
            <w:vAlign w:val="center"/>
          </w:tcPr>
          <w:p w:rsidR="00354E62" w:rsidRPr="00A5746B" w:rsidRDefault="00354E62">
            <w:pPr>
              <w:rPr>
                <w:sz w:val="20"/>
                <w:szCs w:val="20"/>
              </w:rPr>
            </w:pPr>
            <w:r w:rsidRPr="00A5746B">
              <w:rPr>
                <w:sz w:val="20"/>
                <w:szCs w:val="20"/>
              </w:rPr>
              <w:t>газ</w:t>
            </w:r>
          </w:p>
        </w:tc>
        <w:tc>
          <w:tcPr>
            <w:tcW w:w="377" w:type="pct"/>
            <w:shd w:val="clear" w:color="auto" w:fill="auto"/>
            <w:vAlign w:val="center"/>
          </w:tcPr>
          <w:p w:rsidR="00354E62" w:rsidRPr="00A5746B" w:rsidRDefault="00354E62">
            <w:pPr>
              <w:rPr>
                <w:sz w:val="20"/>
                <w:szCs w:val="20"/>
              </w:rPr>
            </w:pPr>
            <w:r w:rsidRPr="00A5746B">
              <w:rPr>
                <w:sz w:val="20"/>
                <w:szCs w:val="20"/>
              </w:rPr>
              <w:t>газ</w:t>
            </w:r>
          </w:p>
        </w:tc>
        <w:tc>
          <w:tcPr>
            <w:tcW w:w="381" w:type="pct"/>
            <w:vAlign w:val="center"/>
          </w:tcPr>
          <w:p w:rsidR="00354E62" w:rsidRPr="00A5746B" w:rsidRDefault="00354E62">
            <w:pPr>
              <w:rPr>
                <w:sz w:val="20"/>
                <w:szCs w:val="20"/>
              </w:rPr>
            </w:pPr>
            <w:r w:rsidRPr="00A5746B">
              <w:rPr>
                <w:sz w:val="20"/>
                <w:szCs w:val="20"/>
              </w:rPr>
              <w:t>газ</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9.2</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расход натурального топлива</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тыс.куб.м</w:t>
            </w:r>
          </w:p>
        </w:tc>
        <w:tc>
          <w:tcPr>
            <w:tcW w:w="476" w:type="pct"/>
            <w:shd w:val="clear" w:color="auto" w:fill="auto"/>
            <w:vAlign w:val="center"/>
          </w:tcPr>
          <w:p w:rsidR="00354E62" w:rsidRPr="00A5746B" w:rsidRDefault="00354E62">
            <w:pPr>
              <w:jc w:val="center"/>
              <w:rPr>
                <w:sz w:val="20"/>
                <w:szCs w:val="20"/>
              </w:rPr>
            </w:pPr>
            <w:r w:rsidRPr="00A5746B">
              <w:rPr>
                <w:sz w:val="20"/>
                <w:szCs w:val="20"/>
              </w:rPr>
              <w:t>105,8</w:t>
            </w:r>
          </w:p>
        </w:tc>
        <w:tc>
          <w:tcPr>
            <w:tcW w:w="377" w:type="pct"/>
            <w:shd w:val="clear" w:color="auto" w:fill="auto"/>
            <w:vAlign w:val="center"/>
          </w:tcPr>
          <w:p w:rsidR="00354E62" w:rsidRPr="00A5746B" w:rsidRDefault="00354E62">
            <w:pPr>
              <w:jc w:val="center"/>
              <w:rPr>
                <w:sz w:val="20"/>
                <w:szCs w:val="20"/>
              </w:rPr>
            </w:pPr>
            <w:r w:rsidRPr="00A5746B">
              <w:rPr>
                <w:sz w:val="20"/>
                <w:szCs w:val="20"/>
              </w:rPr>
              <w:t>87,1</w:t>
            </w:r>
          </w:p>
        </w:tc>
        <w:tc>
          <w:tcPr>
            <w:tcW w:w="377" w:type="pct"/>
            <w:shd w:val="clear" w:color="auto" w:fill="auto"/>
            <w:vAlign w:val="center"/>
          </w:tcPr>
          <w:p w:rsidR="00354E62" w:rsidRPr="00A5746B" w:rsidRDefault="00354E62">
            <w:pPr>
              <w:jc w:val="center"/>
              <w:rPr>
                <w:sz w:val="20"/>
                <w:szCs w:val="20"/>
              </w:rPr>
            </w:pPr>
            <w:r w:rsidRPr="00A5746B">
              <w:rPr>
                <w:sz w:val="20"/>
                <w:szCs w:val="20"/>
              </w:rPr>
              <w:t>87,0</w:t>
            </w:r>
          </w:p>
        </w:tc>
        <w:tc>
          <w:tcPr>
            <w:tcW w:w="377" w:type="pct"/>
            <w:shd w:val="clear" w:color="auto" w:fill="auto"/>
            <w:vAlign w:val="center"/>
          </w:tcPr>
          <w:p w:rsidR="00354E62" w:rsidRPr="00A5746B" w:rsidRDefault="00354E62">
            <w:pPr>
              <w:jc w:val="center"/>
              <w:rPr>
                <w:sz w:val="20"/>
                <w:szCs w:val="20"/>
              </w:rPr>
            </w:pPr>
            <w:r w:rsidRPr="00A5746B">
              <w:rPr>
                <w:sz w:val="20"/>
                <w:szCs w:val="20"/>
              </w:rPr>
              <w:t>87,0</w:t>
            </w:r>
          </w:p>
        </w:tc>
        <w:tc>
          <w:tcPr>
            <w:tcW w:w="377" w:type="pct"/>
            <w:shd w:val="clear" w:color="auto" w:fill="auto"/>
            <w:vAlign w:val="center"/>
          </w:tcPr>
          <w:p w:rsidR="00354E62" w:rsidRPr="00A5746B" w:rsidRDefault="00354E62">
            <w:pPr>
              <w:jc w:val="center"/>
              <w:rPr>
                <w:sz w:val="20"/>
                <w:szCs w:val="20"/>
              </w:rPr>
            </w:pPr>
            <w:r w:rsidRPr="00A5746B">
              <w:rPr>
                <w:sz w:val="20"/>
                <w:szCs w:val="20"/>
              </w:rPr>
              <w:t>87,0</w:t>
            </w:r>
          </w:p>
        </w:tc>
        <w:tc>
          <w:tcPr>
            <w:tcW w:w="377" w:type="pct"/>
            <w:shd w:val="clear" w:color="auto" w:fill="auto"/>
            <w:vAlign w:val="center"/>
          </w:tcPr>
          <w:p w:rsidR="00354E62" w:rsidRPr="00A5746B" w:rsidRDefault="00354E62">
            <w:pPr>
              <w:jc w:val="center"/>
              <w:rPr>
                <w:sz w:val="20"/>
                <w:szCs w:val="20"/>
              </w:rPr>
            </w:pPr>
            <w:r w:rsidRPr="00A5746B">
              <w:rPr>
                <w:sz w:val="20"/>
                <w:szCs w:val="20"/>
              </w:rPr>
              <w:t>86,9</w:t>
            </w:r>
          </w:p>
        </w:tc>
        <w:tc>
          <w:tcPr>
            <w:tcW w:w="377" w:type="pct"/>
            <w:shd w:val="clear" w:color="auto" w:fill="auto"/>
            <w:vAlign w:val="center"/>
          </w:tcPr>
          <w:p w:rsidR="00354E62" w:rsidRPr="00A5746B" w:rsidRDefault="00354E62">
            <w:pPr>
              <w:jc w:val="center"/>
              <w:rPr>
                <w:sz w:val="20"/>
                <w:szCs w:val="20"/>
              </w:rPr>
            </w:pPr>
            <w:r w:rsidRPr="00A5746B">
              <w:rPr>
                <w:sz w:val="20"/>
                <w:szCs w:val="20"/>
              </w:rPr>
              <w:t>86,9</w:t>
            </w:r>
          </w:p>
        </w:tc>
        <w:tc>
          <w:tcPr>
            <w:tcW w:w="381" w:type="pct"/>
            <w:vAlign w:val="center"/>
          </w:tcPr>
          <w:p w:rsidR="00354E62" w:rsidRPr="00A5746B" w:rsidRDefault="00354E62">
            <w:pPr>
              <w:jc w:val="center"/>
              <w:rPr>
                <w:sz w:val="20"/>
                <w:szCs w:val="20"/>
              </w:rPr>
            </w:pPr>
            <w:r w:rsidRPr="00A5746B">
              <w:rPr>
                <w:sz w:val="20"/>
                <w:szCs w:val="20"/>
              </w:rPr>
              <w:t>86,8</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9.3</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Расход условного топлива</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т.у.т.</w:t>
            </w:r>
          </w:p>
        </w:tc>
        <w:tc>
          <w:tcPr>
            <w:tcW w:w="476" w:type="pct"/>
            <w:shd w:val="clear" w:color="auto" w:fill="auto"/>
            <w:vAlign w:val="center"/>
          </w:tcPr>
          <w:p w:rsidR="00354E62" w:rsidRPr="00A5746B" w:rsidRDefault="00354E62">
            <w:pPr>
              <w:jc w:val="center"/>
              <w:rPr>
                <w:sz w:val="20"/>
                <w:szCs w:val="20"/>
              </w:rPr>
            </w:pPr>
            <w:r w:rsidRPr="00A5746B">
              <w:rPr>
                <w:sz w:val="20"/>
                <w:szCs w:val="20"/>
              </w:rPr>
              <w:t>123,2</w:t>
            </w:r>
          </w:p>
        </w:tc>
        <w:tc>
          <w:tcPr>
            <w:tcW w:w="377" w:type="pct"/>
            <w:shd w:val="clear" w:color="auto" w:fill="auto"/>
            <w:vAlign w:val="center"/>
          </w:tcPr>
          <w:p w:rsidR="00354E62" w:rsidRPr="00A5746B" w:rsidRDefault="00354E62">
            <w:pPr>
              <w:jc w:val="center"/>
              <w:rPr>
                <w:sz w:val="20"/>
                <w:szCs w:val="20"/>
              </w:rPr>
            </w:pPr>
            <w:r w:rsidRPr="00A5746B">
              <w:rPr>
                <w:sz w:val="20"/>
                <w:szCs w:val="20"/>
              </w:rPr>
              <w:t>101,4</w:t>
            </w:r>
          </w:p>
        </w:tc>
        <w:tc>
          <w:tcPr>
            <w:tcW w:w="377" w:type="pct"/>
            <w:shd w:val="clear" w:color="auto" w:fill="auto"/>
            <w:vAlign w:val="center"/>
          </w:tcPr>
          <w:p w:rsidR="00354E62" w:rsidRPr="00A5746B" w:rsidRDefault="00354E62">
            <w:pPr>
              <w:jc w:val="center"/>
              <w:rPr>
                <w:sz w:val="20"/>
                <w:szCs w:val="20"/>
              </w:rPr>
            </w:pPr>
            <w:r w:rsidRPr="00A5746B">
              <w:rPr>
                <w:sz w:val="20"/>
                <w:szCs w:val="20"/>
              </w:rPr>
              <w:t>101,4</w:t>
            </w:r>
          </w:p>
        </w:tc>
        <w:tc>
          <w:tcPr>
            <w:tcW w:w="377" w:type="pct"/>
            <w:shd w:val="clear" w:color="auto" w:fill="auto"/>
            <w:vAlign w:val="center"/>
          </w:tcPr>
          <w:p w:rsidR="00354E62" w:rsidRPr="00A5746B" w:rsidRDefault="00354E62">
            <w:pPr>
              <w:jc w:val="center"/>
              <w:rPr>
                <w:sz w:val="20"/>
                <w:szCs w:val="20"/>
              </w:rPr>
            </w:pPr>
            <w:r w:rsidRPr="00A5746B">
              <w:rPr>
                <w:sz w:val="20"/>
                <w:szCs w:val="20"/>
              </w:rPr>
              <w:t>101,3</w:t>
            </w:r>
          </w:p>
        </w:tc>
        <w:tc>
          <w:tcPr>
            <w:tcW w:w="377" w:type="pct"/>
            <w:shd w:val="clear" w:color="auto" w:fill="auto"/>
            <w:vAlign w:val="center"/>
          </w:tcPr>
          <w:p w:rsidR="00354E62" w:rsidRPr="00A5746B" w:rsidRDefault="00354E62">
            <w:pPr>
              <w:jc w:val="center"/>
              <w:rPr>
                <w:sz w:val="20"/>
                <w:szCs w:val="20"/>
              </w:rPr>
            </w:pPr>
            <w:r w:rsidRPr="00A5746B">
              <w:rPr>
                <w:sz w:val="20"/>
                <w:szCs w:val="20"/>
              </w:rPr>
              <w:t>101,3</w:t>
            </w:r>
          </w:p>
        </w:tc>
        <w:tc>
          <w:tcPr>
            <w:tcW w:w="377" w:type="pct"/>
            <w:shd w:val="clear" w:color="auto" w:fill="auto"/>
            <w:vAlign w:val="center"/>
          </w:tcPr>
          <w:p w:rsidR="00354E62" w:rsidRPr="00A5746B" w:rsidRDefault="00354E62">
            <w:pPr>
              <w:jc w:val="center"/>
              <w:rPr>
                <w:sz w:val="20"/>
                <w:szCs w:val="20"/>
              </w:rPr>
            </w:pPr>
            <w:r w:rsidRPr="00A5746B">
              <w:rPr>
                <w:sz w:val="20"/>
                <w:szCs w:val="20"/>
              </w:rPr>
              <w:t>101,2</w:t>
            </w:r>
          </w:p>
        </w:tc>
        <w:tc>
          <w:tcPr>
            <w:tcW w:w="377" w:type="pct"/>
            <w:shd w:val="clear" w:color="auto" w:fill="auto"/>
            <w:vAlign w:val="center"/>
          </w:tcPr>
          <w:p w:rsidR="00354E62" w:rsidRPr="00A5746B" w:rsidRDefault="00354E62">
            <w:pPr>
              <w:jc w:val="center"/>
              <w:rPr>
                <w:sz w:val="20"/>
                <w:szCs w:val="20"/>
              </w:rPr>
            </w:pPr>
            <w:r w:rsidRPr="00A5746B">
              <w:rPr>
                <w:sz w:val="20"/>
                <w:szCs w:val="20"/>
              </w:rPr>
              <w:t>101,2</w:t>
            </w:r>
          </w:p>
        </w:tc>
        <w:tc>
          <w:tcPr>
            <w:tcW w:w="381" w:type="pct"/>
            <w:vAlign w:val="center"/>
          </w:tcPr>
          <w:p w:rsidR="00354E62" w:rsidRPr="00A5746B" w:rsidRDefault="00354E62">
            <w:pPr>
              <w:jc w:val="center"/>
              <w:rPr>
                <w:sz w:val="20"/>
                <w:szCs w:val="20"/>
              </w:rPr>
            </w:pPr>
            <w:r w:rsidRPr="00A5746B">
              <w:rPr>
                <w:sz w:val="20"/>
                <w:szCs w:val="20"/>
              </w:rPr>
              <w:t>101,1</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9.4</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Выработка тепловой энергии</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Гкал</w:t>
            </w:r>
          </w:p>
        </w:tc>
        <w:tc>
          <w:tcPr>
            <w:tcW w:w="476" w:type="pct"/>
            <w:shd w:val="clear" w:color="auto" w:fill="auto"/>
            <w:vAlign w:val="center"/>
          </w:tcPr>
          <w:p w:rsidR="00354E62" w:rsidRPr="00A5746B" w:rsidRDefault="00354E62">
            <w:pPr>
              <w:jc w:val="center"/>
              <w:rPr>
                <w:sz w:val="20"/>
                <w:szCs w:val="20"/>
              </w:rPr>
            </w:pPr>
            <w:r w:rsidRPr="00A5746B">
              <w:rPr>
                <w:sz w:val="20"/>
                <w:szCs w:val="20"/>
              </w:rPr>
              <w:t>651,6</w:t>
            </w:r>
          </w:p>
        </w:tc>
        <w:tc>
          <w:tcPr>
            <w:tcW w:w="377" w:type="pct"/>
            <w:shd w:val="clear" w:color="auto" w:fill="auto"/>
            <w:vAlign w:val="center"/>
          </w:tcPr>
          <w:p w:rsidR="00354E62" w:rsidRPr="00A5746B" w:rsidRDefault="00354E62">
            <w:pPr>
              <w:jc w:val="center"/>
              <w:rPr>
                <w:sz w:val="20"/>
                <w:szCs w:val="20"/>
              </w:rPr>
            </w:pPr>
            <w:r w:rsidRPr="00A5746B">
              <w:rPr>
                <w:sz w:val="20"/>
                <w:szCs w:val="20"/>
              </w:rPr>
              <w:t>651,3</w:t>
            </w:r>
          </w:p>
        </w:tc>
        <w:tc>
          <w:tcPr>
            <w:tcW w:w="377" w:type="pct"/>
            <w:shd w:val="clear" w:color="auto" w:fill="auto"/>
            <w:vAlign w:val="center"/>
          </w:tcPr>
          <w:p w:rsidR="00354E62" w:rsidRPr="00A5746B" w:rsidRDefault="00354E62">
            <w:pPr>
              <w:jc w:val="center"/>
              <w:rPr>
                <w:sz w:val="20"/>
                <w:szCs w:val="20"/>
              </w:rPr>
            </w:pPr>
            <w:r w:rsidRPr="00A5746B">
              <w:rPr>
                <w:sz w:val="20"/>
                <w:szCs w:val="20"/>
              </w:rPr>
              <w:t>651,0</w:t>
            </w:r>
          </w:p>
        </w:tc>
        <w:tc>
          <w:tcPr>
            <w:tcW w:w="377" w:type="pct"/>
            <w:shd w:val="clear" w:color="auto" w:fill="auto"/>
            <w:vAlign w:val="center"/>
          </w:tcPr>
          <w:p w:rsidR="00354E62" w:rsidRPr="00A5746B" w:rsidRDefault="00354E62">
            <w:pPr>
              <w:jc w:val="center"/>
              <w:rPr>
                <w:sz w:val="20"/>
                <w:szCs w:val="20"/>
              </w:rPr>
            </w:pPr>
            <w:r w:rsidRPr="00A5746B">
              <w:rPr>
                <w:sz w:val="20"/>
                <w:szCs w:val="20"/>
              </w:rPr>
              <w:t>650,7</w:t>
            </w:r>
          </w:p>
        </w:tc>
        <w:tc>
          <w:tcPr>
            <w:tcW w:w="377" w:type="pct"/>
            <w:shd w:val="clear" w:color="auto" w:fill="auto"/>
            <w:vAlign w:val="center"/>
          </w:tcPr>
          <w:p w:rsidR="00354E62" w:rsidRPr="00A5746B" w:rsidRDefault="00354E62">
            <w:pPr>
              <w:jc w:val="center"/>
              <w:rPr>
                <w:sz w:val="20"/>
                <w:szCs w:val="20"/>
              </w:rPr>
            </w:pPr>
            <w:r w:rsidRPr="00A5746B">
              <w:rPr>
                <w:sz w:val="20"/>
                <w:szCs w:val="20"/>
              </w:rPr>
              <w:t>650,3</w:t>
            </w:r>
          </w:p>
        </w:tc>
        <w:tc>
          <w:tcPr>
            <w:tcW w:w="377" w:type="pct"/>
            <w:shd w:val="clear" w:color="auto" w:fill="auto"/>
            <w:vAlign w:val="center"/>
          </w:tcPr>
          <w:p w:rsidR="00354E62" w:rsidRPr="00A5746B" w:rsidRDefault="00354E62">
            <w:pPr>
              <w:jc w:val="center"/>
              <w:rPr>
                <w:sz w:val="20"/>
                <w:szCs w:val="20"/>
              </w:rPr>
            </w:pPr>
            <w:r w:rsidRPr="00A5746B">
              <w:rPr>
                <w:sz w:val="20"/>
                <w:szCs w:val="20"/>
              </w:rPr>
              <w:t>650,0</w:t>
            </w:r>
          </w:p>
        </w:tc>
        <w:tc>
          <w:tcPr>
            <w:tcW w:w="377" w:type="pct"/>
            <w:shd w:val="clear" w:color="auto" w:fill="auto"/>
            <w:vAlign w:val="center"/>
          </w:tcPr>
          <w:p w:rsidR="00354E62" w:rsidRPr="00A5746B" w:rsidRDefault="00354E62">
            <w:pPr>
              <w:jc w:val="center"/>
              <w:rPr>
                <w:sz w:val="20"/>
                <w:szCs w:val="20"/>
              </w:rPr>
            </w:pPr>
            <w:r w:rsidRPr="00A5746B">
              <w:rPr>
                <w:sz w:val="20"/>
                <w:szCs w:val="20"/>
              </w:rPr>
              <w:t>649,7</w:t>
            </w:r>
          </w:p>
        </w:tc>
        <w:tc>
          <w:tcPr>
            <w:tcW w:w="381" w:type="pct"/>
            <w:vAlign w:val="center"/>
          </w:tcPr>
          <w:p w:rsidR="00354E62" w:rsidRPr="00A5746B" w:rsidRDefault="00354E62">
            <w:pPr>
              <w:jc w:val="center"/>
              <w:rPr>
                <w:sz w:val="20"/>
                <w:szCs w:val="20"/>
              </w:rPr>
            </w:pPr>
            <w:r w:rsidRPr="00A5746B">
              <w:rPr>
                <w:sz w:val="20"/>
                <w:szCs w:val="20"/>
              </w:rPr>
              <w:t>649,4</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9.5</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Собственные и хозяйственные нужды котельной</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Гкал</w:t>
            </w:r>
          </w:p>
        </w:tc>
        <w:tc>
          <w:tcPr>
            <w:tcW w:w="476" w:type="pct"/>
            <w:shd w:val="clear" w:color="auto" w:fill="auto"/>
            <w:vAlign w:val="center"/>
          </w:tcPr>
          <w:p w:rsidR="00354E62" w:rsidRPr="00A5746B" w:rsidRDefault="00354E62">
            <w:pPr>
              <w:jc w:val="center"/>
              <w:rPr>
                <w:sz w:val="20"/>
                <w:szCs w:val="20"/>
              </w:rPr>
            </w:pPr>
            <w:r w:rsidRPr="00A5746B">
              <w:rPr>
                <w:sz w:val="20"/>
                <w:szCs w:val="20"/>
              </w:rPr>
              <w:t>14,7</w:t>
            </w:r>
          </w:p>
        </w:tc>
        <w:tc>
          <w:tcPr>
            <w:tcW w:w="377" w:type="pct"/>
            <w:shd w:val="clear" w:color="auto" w:fill="auto"/>
            <w:vAlign w:val="center"/>
          </w:tcPr>
          <w:p w:rsidR="00354E62" w:rsidRPr="00A5746B" w:rsidRDefault="00354E62">
            <w:pPr>
              <w:jc w:val="center"/>
              <w:rPr>
                <w:sz w:val="20"/>
                <w:szCs w:val="20"/>
              </w:rPr>
            </w:pPr>
            <w:r w:rsidRPr="00A5746B">
              <w:rPr>
                <w:sz w:val="20"/>
                <w:szCs w:val="20"/>
              </w:rPr>
              <w:t>14,7</w:t>
            </w:r>
          </w:p>
        </w:tc>
        <w:tc>
          <w:tcPr>
            <w:tcW w:w="377" w:type="pct"/>
            <w:shd w:val="clear" w:color="auto" w:fill="auto"/>
            <w:vAlign w:val="center"/>
          </w:tcPr>
          <w:p w:rsidR="00354E62" w:rsidRPr="00A5746B" w:rsidRDefault="00354E62">
            <w:pPr>
              <w:jc w:val="center"/>
              <w:rPr>
                <w:sz w:val="20"/>
                <w:szCs w:val="20"/>
              </w:rPr>
            </w:pPr>
            <w:r w:rsidRPr="00A5746B">
              <w:rPr>
                <w:sz w:val="20"/>
                <w:szCs w:val="20"/>
              </w:rPr>
              <w:t>14,7</w:t>
            </w:r>
          </w:p>
        </w:tc>
        <w:tc>
          <w:tcPr>
            <w:tcW w:w="377" w:type="pct"/>
            <w:shd w:val="clear" w:color="auto" w:fill="auto"/>
            <w:vAlign w:val="center"/>
          </w:tcPr>
          <w:p w:rsidR="00354E62" w:rsidRPr="00A5746B" w:rsidRDefault="00354E62">
            <w:pPr>
              <w:jc w:val="center"/>
              <w:rPr>
                <w:sz w:val="20"/>
                <w:szCs w:val="20"/>
              </w:rPr>
            </w:pPr>
            <w:r w:rsidRPr="00A5746B">
              <w:rPr>
                <w:sz w:val="20"/>
                <w:szCs w:val="20"/>
              </w:rPr>
              <w:t>14,7</w:t>
            </w:r>
          </w:p>
        </w:tc>
        <w:tc>
          <w:tcPr>
            <w:tcW w:w="377" w:type="pct"/>
            <w:shd w:val="clear" w:color="auto" w:fill="auto"/>
            <w:vAlign w:val="center"/>
          </w:tcPr>
          <w:p w:rsidR="00354E62" w:rsidRPr="00A5746B" w:rsidRDefault="00354E62">
            <w:pPr>
              <w:jc w:val="center"/>
              <w:rPr>
                <w:sz w:val="20"/>
                <w:szCs w:val="20"/>
              </w:rPr>
            </w:pPr>
            <w:r w:rsidRPr="00A5746B">
              <w:rPr>
                <w:sz w:val="20"/>
                <w:szCs w:val="20"/>
              </w:rPr>
              <w:t>14,7</w:t>
            </w:r>
          </w:p>
        </w:tc>
        <w:tc>
          <w:tcPr>
            <w:tcW w:w="377" w:type="pct"/>
            <w:shd w:val="clear" w:color="auto" w:fill="auto"/>
            <w:vAlign w:val="center"/>
          </w:tcPr>
          <w:p w:rsidR="00354E62" w:rsidRPr="00A5746B" w:rsidRDefault="00354E62">
            <w:pPr>
              <w:jc w:val="center"/>
              <w:rPr>
                <w:sz w:val="20"/>
                <w:szCs w:val="20"/>
              </w:rPr>
            </w:pPr>
            <w:r w:rsidRPr="00A5746B">
              <w:rPr>
                <w:sz w:val="20"/>
                <w:szCs w:val="20"/>
              </w:rPr>
              <w:t>14,7</w:t>
            </w:r>
          </w:p>
        </w:tc>
        <w:tc>
          <w:tcPr>
            <w:tcW w:w="377" w:type="pct"/>
            <w:shd w:val="clear" w:color="auto" w:fill="auto"/>
            <w:vAlign w:val="center"/>
          </w:tcPr>
          <w:p w:rsidR="00354E62" w:rsidRPr="00A5746B" w:rsidRDefault="00354E62">
            <w:pPr>
              <w:jc w:val="center"/>
              <w:rPr>
                <w:sz w:val="20"/>
                <w:szCs w:val="20"/>
              </w:rPr>
            </w:pPr>
            <w:r w:rsidRPr="00A5746B">
              <w:rPr>
                <w:sz w:val="20"/>
                <w:szCs w:val="20"/>
              </w:rPr>
              <w:t>14,7</w:t>
            </w:r>
          </w:p>
        </w:tc>
        <w:tc>
          <w:tcPr>
            <w:tcW w:w="381" w:type="pct"/>
            <w:vAlign w:val="center"/>
          </w:tcPr>
          <w:p w:rsidR="00354E62" w:rsidRPr="00A5746B" w:rsidRDefault="00354E62">
            <w:pPr>
              <w:jc w:val="center"/>
              <w:rPr>
                <w:sz w:val="20"/>
                <w:szCs w:val="20"/>
              </w:rPr>
            </w:pPr>
            <w:r w:rsidRPr="00A5746B">
              <w:rPr>
                <w:sz w:val="20"/>
                <w:szCs w:val="20"/>
              </w:rPr>
              <w:t>14,7</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9.6</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Тепловая энергия отпущенная в сети</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Гкал</w:t>
            </w:r>
          </w:p>
        </w:tc>
        <w:tc>
          <w:tcPr>
            <w:tcW w:w="476" w:type="pct"/>
            <w:shd w:val="clear" w:color="auto" w:fill="auto"/>
            <w:vAlign w:val="center"/>
          </w:tcPr>
          <w:p w:rsidR="00354E62" w:rsidRPr="00A5746B" w:rsidRDefault="00354E62">
            <w:pPr>
              <w:jc w:val="center"/>
              <w:rPr>
                <w:sz w:val="22"/>
              </w:rPr>
            </w:pPr>
            <w:r w:rsidRPr="00A5746B">
              <w:rPr>
                <w:sz w:val="22"/>
              </w:rPr>
              <w:t>637,0</w:t>
            </w:r>
          </w:p>
        </w:tc>
        <w:tc>
          <w:tcPr>
            <w:tcW w:w="377" w:type="pct"/>
            <w:shd w:val="clear" w:color="auto" w:fill="auto"/>
            <w:vAlign w:val="center"/>
          </w:tcPr>
          <w:p w:rsidR="00354E62" w:rsidRPr="00A5746B" w:rsidRDefault="00354E62">
            <w:pPr>
              <w:jc w:val="center"/>
              <w:rPr>
                <w:sz w:val="20"/>
                <w:szCs w:val="20"/>
              </w:rPr>
            </w:pPr>
            <w:r w:rsidRPr="00A5746B">
              <w:rPr>
                <w:sz w:val="20"/>
                <w:szCs w:val="20"/>
              </w:rPr>
              <w:t>636,7</w:t>
            </w:r>
          </w:p>
        </w:tc>
        <w:tc>
          <w:tcPr>
            <w:tcW w:w="377" w:type="pct"/>
            <w:shd w:val="clear" w:color="auto" w:fill="auto"/>
            <w:vAlign w:val="center"/>
          </w:tcPr>
          <w:p w:rsidR="00354E62" w:rsidRPr="00A5746B" w:rsidRDefault="00354E62">
            <w:pPr>
              <w:jc w:val="center"/>
              <w:rPr>
                <w:sz w:val="20"/>
                <w:szCs w:val="20"/>
              </w:rPr>
            </w:pPr>
            <w:r w:rsidRPr="00A5746B">
              <w:rPr>
                <w:sz w:val="20"/>
                <w:szCs w:val="20"/>
              </w:rPr>
              <w:t>636,3</w:t>
            </w:r>
          </w:p>
        </w:tc>
        <w:tc>
          <w:tcPr>
            <w:tcW w:w="377" w:type="pct"/>
            <w:shd w:val="clear" w:color="auto" w:fill="auto"/>
            <w:vAlign w:val="center"/>
          </w:tcPr>
          <w:p w:rsidR="00354E62" w:rsidRPr="00A5746B" w:rsidRDefault="00354E62">
            <w:pPr>
              <w:jc w:val="center"/>
              <w:rPr>
                <w:sz w:val="20"/>
                <w:szCs w:val="20"/>
              </w:rPr>
            </w:pPr>
            <w:r w:rsidRPr="00A5746B">
              <w:rPr>
                <w:sz w:val="20"/>
                <w:szCs w:val="20"/>
              </w:rPr>
              <w:t>636,0</w:t>
            </w:r>
          </w:p>
        </w:tc>
        <w:tc>
          <w:tcPr>
            <w:tcW w:w="377" w:type="pct"/>
            <w:shd w:val="clear" w:color="auto" w:fill="auto"/>
            <w:vAlign w:val="center"/>
          </w:tcPr>
          <w:p w:rsidR="00354E62" w:rsidRPr="00A5746B" w:rsidRDefault="00354E62">
            <w:pPr>
              <w:jc w:val="center"/>
              <w:rPr>
                <w:sz w:val="20"/>
                <w:szCs w:val="20"/>
              </w:rPr>
            </w:pPr>
            <w:r w:rsidRPr="00A5746B">
              <w:rPr>
                <w:sz w:val="20"/>
                <w:szCs w:val="20"/>
              </w:rPr>
              <w:t>635,7</w:t>
            </w:r>
          </w:p>
        </w:tc>
        <w:tc>
          <w:tcPr>
            <w:tcW w:w="377" w:type="pct"/>
            <w:shd w:val="clear" w:color="auto" w:fill="auto"/>
            <w:vAlign w:val="center"/>
          </w:tcPr>
          <w:p w:rsidR="00354E62" w:rsidRPr="00A5746B" w:rsidRDefault="00354E62">
            <w:pPr>
              <w:jc w:val="center"/>
              <w:rPr>
                <w:sz w:val="20"/>
                <w:szCs w:val="20"/>
              </w:rPr>
            </w:pPr>
            <w:r w:rsidRPr="00A5746B">
              <w:rPr>
                <w:sz w:val="20"/>
                <w:szCs w:val="20"/>
              </w:rPr>
              <w:t>635,4</w:t>
            </w:r>
          </w:p>
        </w:tc>
        <w:tc>
          <w:tcPr>
            <w:tcW w:w="377" w:type="pct"/>
            <w:shd w:val="clear" w:color="auto" w:fill="auto"/>
            <w:vAlign w:val="center"/>
          </w:tcPr>
          <w:p w:rsidR="00354E62" w:rsidRPr="00A5746B" w:rsidRDefault="00354E62">
            <w:pPr>
              <w:jc w:val="center"/>
              <w:rPr>
                <w:sz w:val="20"/>
                <w:szCs w:val="20"/>
              </w:rPr>
            </w:pPr>
            <w:r w:rsidRPr="00A5746B">
              <w:rPr>
                <w:sz w:val="20"/>
                <w:szCs w:val="20"/>
              </w:rPr>
              <w:t>635,0</w:t>
            </w:r>
          </w:p>
        </w:tc>
        <w:tc>
          <w:tcPr>
            <w:tcW w:w="381" w:type="pct"/>
            <w:vAlign w:val="center"/>
          </w:tcPr>
          <w:p w:rsidR="00354E62" w:rsidRPr="00A5746B" w:rsidRDefault="00354E62">
            <w:pPr>
              <w:jc w:val="center"/>
              <w:rPr>
                <w:sz w:val="20"/>
                <w:szCs w:val="20"/>
              </w:rPr>
            </w:pPr>
            <w:r w:rsidRPr="00A5746B">
              <w:rPr>
                <w:sz w:val="20"/>
                <w:szCs w:val="20"/>
              </w:rPr>
              <w:t>634,7</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9.7</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Потери тепловой сети</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Гкал</w:t>
            </w:r>
          </w:p>
        </w:tc>
        <w:tc>
          <w:tcPr>
            <w:tcW w:w="476" w:type="pct"/>
            <w:shd w:val="clear" w:color="auto" w:fill="auto"/>
            <w:vAlign w:val="center"/>
          </w:tcPr>
          <w:p w:rsidR="00354E62" w:rsidRPr="00A5746B" w:rsidRDefault="00354E62">
            <w:pPr>
              <w:jc w:val="center"/>
              <w:rPr>
                <w:sz w:val="20"/>
                <w:szCs w:val="20"/>
              </w:rPr>
            </w:pPr>
            <w:r w:rsidRPr="00A5746B">
              <w:rPr>
                <w:sz w:val="20"/>
                <w:szCs w:val="20"/>
              </w:rPr>
              <w:t>66,4</w:t>
            </w:r>
          </w:p>
        </w:tc>
        <w:tc>
          <w:tcPr>
            <w:tcW w:w="377" w:type="pct"/>
            <w:shd w:val="clear" w:color="auto" w:fill="auto"/>
            <w:vAlign w:val="center"/>
          </w:tcPr>
          <w:p w:rsidR="00354E62" w:rsidRPr="00A5746B" w:rsidRDefault="00354E62">
            <w:pPr>
              <w:jc w:val="center"/>
              <w:rPr>
                <w:sz w:val="20"/>
                <w:szCs w:val="20"/>
              </w:rPr>
            </w:pPr>
            <w:r w:rsidRPr="00A5746B">
              <w:rPr>
                <w:sz w:val="20"/>
                <w:szCs w:val="20"/>
              </w:rPr>
              <w:t>66,0</w:t>
            </w:r>
          </w:p>
        </w:tc>
        <w:tc>
          <w:tcPr>
            <w:tcW w:w="377" w:type="pct"/>
            <w:shd w:val="clear" w:color="auto" w:fill="auto"/>
            <w:vAlign w:val="center"/>
          </w:tcPr>
          <w:p w:rsidR="00354E62" w:rsidRPr="00A5746B" w:rsidRDefault="00354E62">
            <w:pPr>
              <w:jc w:val="center"/>
              <w:rPr>
                <w:sz w:val="20"/>
                <w:szCs w:val="20"/>
              </w:rPr>
            </w:pPr>
            <w:r w:rsidRPr="00A5746B">
              <w:rPr>
                <w:sz w:val="20"/>
                <w:szCs w:val="20"/>
              </w:rPr>
              <w:t>65,7</w:t>
            </w:r>
          </w:p>
        </w:tc>
        <w:tc>
          <w:tcPr>
            <w:tcW w:w="377" w:type="pct"/>
            <w:shd w:val="clear" w:color="auto" w:fill="auto"/>
            <w:vAlign w:val="center"/>
          </w:tcPr>
          <w:p w:rsidR="00354E62" w:rsidRPr="00A5746B" w:rsidRDefault="00354E62">
            <w:pPr>
              <w:jc w:val="center"/>
              <w:rPr>
                <w:sz w:val="20"/>
                <w:szCs w:val="20"/>
              </w:rPr>
            </w:pPr>
            <w:r w:rsidRPr="00A5746B">
              <w:rPr>
                <w:sz w:val="20"/>
                <w:szCs w:val="20"/>
              </w:rPr>
              <w:t>65,4</w:t>
            </w:r>
          </w:p>
        </w:tc>
        <w:tc>
          <w:tcPr>
            <w:tcW w:w="377" w:type="pct"/>
            <w:shd w:val="clear" w:color="auto" w:fill="auto"/>
            <w:vAlign w:val="center"/>
          </w:tcPr>
          <w:p w:rsidR="00354E62" w:rsidRPr="00A5746B" w:rsidRDefault="00354E62">
            <w:pPr>
              <w:jc w:val="center"/>
              <w:rPr>
                <w:sz w:val="20"/>
                <w:szCs w:val="20"/>
              </w:rPr>
            </w:pPr>
            <w:r w:rsidRPr="00A5746B">
              <w:rPr>
                <w:sz w:val="20"/>
                <w:szCs w:val="20"/>
              </w:rPr>
              <w:t>65,1</w:t>
            </w:r>
          </w:p>
        </w:tc>
        <w:tc>
          <w:tcPr>
            <w:tcW w:w="377" w:type="pct"/>
            <w:shd w:val="clear" w:color="auto" w:fill="auto"/>
            <w:vAlign w:val="center"/>
          </w:tcPr>
          <w:p w:rsidR="00354E62" w:rsidRPr="00A5746B" w:rsidRDefault="00354E62">
            <w:pPr>
              <w:jc w:val="center"/>
              <w:rPr>
                <w:sz w:val="20"/>
                <w:szCs w:val="20"/>
              </w:rPr>
            </w:pPr>
            <w:r w:rsidRPr="00A5746B">
              <w:rPr>
                <w:sz w:val="20"/>
                <w:szCs w:val="20"/>
              </w:rPr>
              <w:t>64,7</w:t>
            </w:r>
          </w:p>
        </w:tc>
        <w:tc>
          <w:tcPr>
            <w:tcW w:w="377" w:type="pct"/>
            <w:shd w:val="clear" w:color="auto" w:fill="auto"/>
            <w:vAlign w:val="center"/>
          </w:tcPr>
          <w:p w:rsidR="00354E62" w:rsidRPr="00A5746B" w:rsidRDefault="00354E62">
            <w:pPr>
              <w:jc w:val="center"/>
              <w:rPr>
                <w:sz w:val="20"/>
                <w:szCs w:val="20"/>
              </w:rPr>
            </w:pPr>
            <w:r w:rsidRPr="00A5746B">
              <w:rPr>
                <w:sz w:val="20"/>
                <w:szCs w:val="20"/>
              </w:rPr>
              <w:t>64,4</w:t>
            </w:r>
          </w:p>
        </w:tc>
        <w:tc>
          <w:tcPr>
            <w:tcW w:w="381" w:type="pct"/>
            <w:vAlign w:val="center"/>
          </w:tcPr>
          <w:p w:rsidR="00354E62" w:rsidRPr="00A5746B" w:rsidRDefault="00354E62">
            <w:pPr>
              <w:jc w:val="center"/>
              <w:rPr>
                <w:sz w:val="20"/>
                <w:szCs w:val="20"/>
              </w:rPr>
            </w:pPr>
            <w:r w:rsidRPr="00A5746B">
              <w:rPr>
                <w:sz w:val="20"/>
                <w:szCs w:val="20"/>
              </w:rPr>
              <w:t>64,1</w:t>
            </w:r>
          </w:p>
        </w:tc>
      </w:tr>
      <w:tr w:rsidR="00354E62" w:rsidRPr="00A5746B" w:rsidTr="00EC2167">
        <w:trPr>
          <w:cantSplit/>
        </w:trPr>
        <w:tc>
          <w:tcPr>
            <w:tcW w:w="274" w:type="pct"/>
            <w:vAlign w:val="bottom"/>
          </w:tcPr>
          <w:p w:rsidR="00354E62" w:rsidRPr="00A5746B" w:rsidRDefault="00354E62" w:rsidP="00EC2167">
            <w:pPr>
              <w:jc w:val="center"/>
              <w:rPr>
                <w:sz w:val="22"/>
              </w:rPr>
            </w:pPr>
          </w:p>
        </w:tc>
        <w:tc>
          <w:tcPr>
            <w:tcW w:w="1192" w:type="pct"/>
            <w:shd w:val="clear" w:color="auto" w:fill="auto"/>
            <w:vAlign w:val="center"/>
          </w:tcPr>
          <w:p w:rsidR="00354E62" w:rsidRPr="00A5746B" w:rsidRDefault="00354E62" w:rsidP="00EC2167">
            <w:pPr>
              <w:jc w:val="center"/>
              <w:rPr>
                <w:rFonts w:eastAsia="Times New Roman"/>
                <w:sz w:val="22"/>
                <w:lang w:eastAsia="ru-RU"/>
              </w:rPr>
            </w:pP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w:t>
            </w:r>
          </w:p>
        </w:tc>
        <w:tc>
          <w:tcPr>
            <w:tcW w:w="476" w:type="pct"/>
            <w:shd w:val="clear" w:color="auto" w:fill="auto"/>
            <w:vAlign w:val="center"/>
          </w:tcPr>
          <w:p w:rsidR="00354E62" w:rsidRPr="00A5746B" w:rsidRDefault="00354E62">
            <w:pPr>
              <w:jc w:val="center"/>
              <w:rPr>
                <w:sz w:val="22"/>
              </w:rPr>
            </w:pPr>
            <w:r w:rsidRPr="00A5746B">
              <w:rPr>
                <w:sz w:val="22"/>
              </w:rPr>
              <w:t>10,4</w:t>
            </w:r>
          </w:p>
        </w:tc>
        <w:tc>
          <w:tcPr>
            <w:tcW w:w="377" w:type="pct"/>
            <w:shd w:val="clear" w:color="auto" w:fill="auto"/>
            <w:vAlign w:val="center"/>
          </w:tcPr>
          <w:p w:rsidR="00354E62" w:rsidRPr="00A5746B" w:rsidRDefault="00354E62">
            <w:pPr>
              <w:jc w:val="center"/>
              <w:rPr>
                <w:sz w:val="22"/>
              </w:rPr>
            </w:pPr>
            <w:r w:rsidRPr="00A5746B">
              <w:rPr>
                <w:sz w:val="22"/>
              </w:rPr>
              <w:t>10,4</w:t>
            </w:r>
          </w:p>
        </w:tc>
        <w:tc>
          <w:tcPr>
            <w:tcW w:w="377" w:type="pct"/>
            <w:shd w:val="clear" w:color="auto" w:fill="auto"/>
            <w:vAlign w:val="center"/>
          </w:tcPr>
          <w:p w:rsidR="00354E62" w:rsidRPr="00A5746B" w:rsidRDefault="00354E62">
            <w:pPr>
              <w:jc w:val="center"/>
              <w:rPr>
                <w:sz w:val="22"/>
              </w:rPr>
            </w:pPr>
            <w:r w:rsidRPr="00A5746B">
              <w:rPr>
                <w:sz w:val="22"/>
              </w:rPr>
              <w:t>10,3</w:t>
            </w:r>
          </w:p>
        </w:tc>
        <w:tc>
          <w:tcPr>
            <w:tcW w:w="377" w:type="pct"/>
            <w:shd w:val="clear" w:color="auto" w:fill="auto"/>
            <w:vAlign w:val="center"/>
          </w:tcPr>
          <w:p w:rsidR="00354E62" w:rsidRPr="00A5746B" w:rsidRDefault="00354E62">
            <w:pPr>
              <w:jc w:val="center"/>
              <w:rPr>
                <w:sz w:val="22"/>
              </w:rPr>
            </w:pPr>
            <w:r w:rsidRPr="00A5746B">
              <w:rPr>
                <w:sz w:val="22"/>
              </w:rPr>
              <w:t>10,3</w:t>
            </w:r>
          </w:p>
        </w:tc>
        <w:tc>
          <w:tcPr>
            <w:tcW w:w="377" w:type="pct"/>
            <w:shd w:val="clear" w:color="auto" w:fill="auto"/>
            <w:vAlign w:val="center"/>
          </w:tcPr>
          <w:p w:rsidR="00354E62" w:rsidRPr="00A5746B" w:rsidRDefault="00354E62">
            <w:pPr>
              <w:jc w:val="center"/>
              <w:rPr>
                <w:sz w:val="22"/>
              </w:rPr>
            </w:pPr>
            <w:r w:rsidRPr="00A5746B">
              <w:rPr>
                <w:sz w:val="22"/>
              </w:rPr>
              <w:t>10,2</w:t>
            </w:r>
          </w:p>
        </w:tc>
        <w:tc>
          <w:tcPr>
            <w:tcW w:w="377" w:type="pct"/>
            <w:shd w:val="clear" w:color="auto" w:fill="auto"/>
            <w:vAlign w:val="center"/>
          </w:tcPr>
          <w:p w:rsidR="00354E62" w:rsidRPr="00A5746B" w:rsidRDefault="00354E62">
            <w:pPr>
              <w:jc w:val="center"/>
              <w:rPr>
                <w:sz w:val="22"/>
              </w:rPr>
            </w:pPr>
            <w:r w:rsidRPr="00A5746B">
              <w:rPr>
                <w:sz w:val="22"/>
              </w:rPr>
              <w:t>10,2</w:t>
            </w:r>
          </w:p>
        </w:tc>
        <w:tc>
          <w:tcPr>
            <w:tcW w:w="377" w:type="pct"/>
            <w:shd w:val="clear" w:color="auto" w:fill="auto"/>
            <w:vAlign w:val="center"/>
          </w:tcPr>
          <w:p w:rsidR="00354E62" w:rsidRPr="00A5746B" w:rsidRDefault="00354E62">
            <w:pPr>
              <w:jc w:val="center"/>
              <w:rPr>
                <w:sz w:val="22"/>
              </w:rPr>
            </w:pPr>
            <w:r w:rsidRPr="00A5746B">
              <w:rPr>
                <w:sz w:val="22"/>
              </w:rPr>
              <w:t>10,1</w:t>
            </w:r>
          </w:p>
        </w:tc>
        <w:tc>
          <w:tcPr>
            <w:tcW w:w="381" w:type="pct"/>
            <w:vAlign w:val="center"/>
          </w:tcPr>
          <w:p w:rsidR="00354E62" w:rsidRPr="00A5746B" w:rsidRDefault="00354E62">
            <w:pPr>
              <w:jc w:val="center"/>
              <w:rPr>
                <w:sz w:val="22"/>
              </w:rPr>
            </w:pPr>
            <w:r w:rsidRPr="00A5746B">
              <w:rPr>
                <w:sz w:val="22"/>
              </w:rPr>
              <w:t>10,1</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9.8</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Тепловая энергия отпущенная п</w:t>
            </w:r>
            <w:r w:rsidRPr="00A5746B">
              <w:rPr>
                <w:rFonts w:eastAsia="Times New Roman"/>
                <w:sz w:val="22"/>
                <w:lang w:eastAsia="ru-RU"/>
              </w:rPr>
              <w:t>о</w:t>
            </w:r>
            <w:r w:rsidRPr="00A5746B">
              <w:rPr>
                <w:rFonts w:eastAsia="Times New Roman"/>
                <w:sz w:val="22"/>
                <w:lang w:eastAsia="ru-RU"/>
              </w:rPr>
              <w:t>требителям</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Гкал</w:t>
            </w:r>
          </w:p>
        </w:tc>
        <w:tc>
          <w:tcPr>
            <w:tcW w:w="476" w:type="pct"/>
            <w:shd w:val="clear" w:color="auto" w:fill="auto"/>
            <w:vAlign w:val="center"/>
          </w:tcPr>
          <w:p w:rsidR="00354E62" w:rsidRPr="00A5746B" w:rsidRDefault="00354E62">
            <w:pPr>
              <w:jc w:val="center"/>
              <w:rPr>
                <w:sz w:val="20"/>
                <w:szCs w:val="20"/>
              </w:rPr>
            </w:pPr>
            <w:r w:rsidRPr="00A5746B">
              <w:rPr>
                <w:sz w:val="20"/>
                <w:szCs w:val="20"/>
              </w:rPr>
              <w:t>570,6</w:t>
            </w:r>
          </w:p>
        </w:tc>
        <w:tc>
          <w:tcPr>
            <w:tcW w:w="377" w:type="pct"/>
            <w:shd w:val="clear" w:color="auto" w:fill="auto"/>
            <w:vAlign w:val="center"/>
          </w:tcPr>
          <w:p w:rsidR="00354E62" w:rsidRPr="00A5746B" w:rsidRDefault="00354E62">
            <w:pPr>
              <w:jc w:val="center"/>
              <w:rPr>
                <w:sz w:val="20"/>
                <w:szCs w:val="20"/>
              </w:rPr>
            </w:pPr>
            <w:r w:rsidRPr="00A5746B">
              <w:rPr>
                <w:sz w:val="20"/>
                <w:szCs w:val="20"/>
              </w:rPr>
              <w:t>570,6</w:t>
            </w:r>
          </w:p>
        </w:tc>
        <w:tc>
          <w:tcPr>
            <w:tcW w:w="377" w:type="pct"/>
            <w:shd w:val="clear" w:color="auto" w:fill="auto"/>
            <w:vAlign w:val="center"/>
          </w:tcPr>
          <w:p w:rsidR="00354E62" w:rsidRPr="00A5746B" w:rsidRDefault="00354E62">
            <w:pPr>
              <w:jc w:val="center"/>
              <w:rPr>
                <w:sz w:val="20"/>
                <w:szCs w:val="20"/>
              </w:rPr>
            </w:pPr>
            <w:r w:rsidRPr="00A5746B">
              <w:rPr>
                <w:sz w:val="20"/>
                <w:szCs w:val="20"/>
              </w:rPr>
              <w:t>570,6</w:t>
            </w:r>
          </w:p>
        </w:tc>
        <w:tc>
          <w:tcPr>
            <w:tcW w:w="377" w:type="pct"/>
            <w:shd w:val="clear" w:color="auto" w:fill="auto"/>
            <w:vAlign w:val="center"/>
          </w:tcPr>
          <w:p w:rsidR="00354E62" w:rsidRPr="00A5746B" w:rsidRDefault="00354E62">
            <w:pPr>
              <w:jc w:val="center"/>
              <w:rPr>
                <w:sz w:val="20"/>
                <w:szCs w:val="20"/>
              </w:rPr>
            </w:pPr>
            <w:r w:rsidRPr="00A5746B">
              <w:rPr>
                <w:sz w:val="20"/>
                <w:szCs w:val="20"/>
              </w:rPr>
              <w:t>570,6</w:t>
            </w:r>
          </w:p>
        </w:tc>
        <w:tc>
          <w:tcPr>
            <w:tcW w:w="377" w:type="pct"/>
            <w:shd w:val="clear" w:color="auto" w:fill="auto"/>
            <w:vAlign w:val="center"/>
          </w:tcPr>
          <w:p w:rsidR="00354E62" w:rsidRPr="00A5746B" w:rsidRDefault="00354E62">
            <w:pPr>
              <w:jc w:val="center"/>
              <w:rPr>
                <w:sz w:val="20"/>
                <w:szCs w:val="20"/>
              </w:rPr>
            </w:pPr>
            <w:r w:rsidRPr="00A5746B">
              <w:rPr>
                <w:sz w:val="20"/>
                <w:szCs w:val="20"/>
              </w:rPr>
              <w:t>570,6</w:t>
            </w:r>
          </w:p>
        </w:tc>
        <w:tc>
          <w:tcPr>
            <w:tcW w:w="377" w:type="pct"/>
            <w:shd w:val="clear" w:color="auto" w:fill="auto"/>
            <w:vAlign w:val="center"/>
          </w:tcPr>
          <w:p w:rsidR="00354E62" w:rsidRPr="00A5746B" w:rsidRDefault="00354E62">
            <w:pPr>
              <w:jc w:val="center"/>
              <w:rPr>
                <w:sz w:val="20"/>
                <w:szCs w:val="20"/>
              </w:rPr>
            </w:pPr>
            <w:r w:rsidRPr="00A5746B">
              <w:rPr>
                <w:sz w:val="20"/>
                <w:szCs w:val="20"/>
              </w:rPr>
              <w:t>570,6</w:t>
            </w:r>
          </w:p>
        </w:tc>
        <w:tc>
          <w:tcPr>
            <w:tcW w:w="377" w:type="pct"/>
            <w:shd w:val="clear" w:color="auto" w:fill="auto"/>
            <w:vAlign w:val="center"/>
          </w:tcPr>
          <w:p w:rsidR="00354E62" w:rsidRPr="00A5746B" w:rsidRDefault="00354E62">
            <w:pPr>
              <w:jc w:val="center"/>
              <w:rPr>
                <w:sz w:val="20"/>
                <w:szCs w:val="20"/>
              </w:rPr>
            </w:pPr>
            <w:r w:rsidRPr="00A5746B">
              <w:rPr>
                <w:sz w:val="20"/>
                <w:szCs w:val="20"/>
              </w:rPr>
              <w:t>570,6</w:t>
            </w:r>
          </w:p>
        </w:tc>
        <w:tc>
          <w:tcPr>
            <w:tcW w:w="381" w:type="pct"/>
            <w:vAlign w:val="center"/>
          </w:tcPr>
          <w:p w:rsidR="00354E62" w:rsidRPr="00A5746B" w:rsidRDefault="00354E62">
            <w:pPr>
              <w:jc w:val="center"/>
              <w:rPr>
                <w:sz w:val="20"/>
                <w:szCs w:val="20"/>
              </w:rPr>
            </w:pPr>
            <w:r w:rsidRPr="00A5746B">
              <w:rPr>
                <w:sz w:val="20"/>
                <w:szCs w:val="20"/>
              </w:rPr>
              <w:t>570,6</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9.9</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УРУТ на отпуск тепловой энергии</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кг.у.т/Гкал</w:t>
            </w:r>
          </w:p>
        </w:tc>
        <w:tc>
          <w:tcPr>
            <w:tcW w:w="476" w:type="pct"/>
            <w:shd w:val="clear" w:color="auto" w:fill="auto"/>
            <w:vAlign w:val="center"/>
          </w:tcPr>
          <w:p w:rsidR="00354E62" w:rsidRPr="00A5746B" w:rsidRDefault="00354E62">
            <w:pPr>
              <w:jc w:val="center"/>
              <w:rPr>
                <w:sz w:val="20"/>
                <w:szCs w:val="20"/>
              </w:rPr>
            </w:pPr>
            <w:r w:rsidRPr="00A5746B">
              <w:rPr>
                <w:sz w:val="20"/>
                <w:szCs w:val="20"/>
              </w:rPr>
              <w:t>157,0</w:t>
            </w:r>
          </w:p>
        </w:tc>
        <w:tc>
          <w:tcPr>
            <w:tcW w:w="377" w:type="pct"/>
            <w:shd w:val="clear" w:color="auto" w:fill="auto"/>
            <w:vAlign w:val="center"/>
          </w:tcPr>
          <w:p w:rsidR="00354E62" w:rsidRPr="00A5746B" w:rsidRDefault="00354E62">
            <w:pPr>
              <w:jc w:val="center"/>
              <w:rPr>
                <w:sz w:val="20"/>
                <w:szCs w:val="20"/>
              </w:rPr>
            </w:pPr>
            <w:r w:rsidRPr="00A5746B">
              <w:rPr>
                <w:sz w:val="20"/>
                <w:szCs w:val="20"/>
              </w:rPr>
              <w:t>155,7</w:t>
            </w:r>
          </w:p>
        </w:tc>
        <w:tc>
          <w:tcPr>
            <w:tcW w:w="377" w:type="pct"/>
            <w:shd w:val="clear" w:color="auto" w:fill="auto"/>
            <w:vAlign w:val="center"/>
          </w:tcPr>
          <w:p w:rsidR="00354E62" w:rsidRPr="00A5746B" w:rsidRDefault="00354E62">
            <w:pPr>
              <w:jc w:val="center"/>
              <w:rPr>
                <w:sz w:val="20"/>
                <w:szCs w:val="20"/>
              </w:rPr>
            </w:pPr>
            <w:r w:rsidRPr="00A5746B">
              <w:rPr>
                <w:sz w:val="20"/>
                <w:szCs w:val="20"/>
              </w:rPr>
              <w:t>155,7</w:t>
            </w:r>
          </w:p>
        </w:tc>
        <w:tc>
          <w:tcPr>
            <w:tcW w:w="377" w:type="pct"/>
            <w:shd w:val="clear" w:color="auto" w:fill="auto"/>
            <w:vAlign w:val="center"/>
          </w:tcPr>
          <w:p w:rsidR="00354E62" w:rsidRPr="00A5746B" w:rsidRDefault="00354E62">
            <w:pPr>
              <w:jc w:val="center"/>
              <w:rPr>
                <w:sz w:val="20"/>
                <w:szCs w:val="20"/>
              </w:rPr>
            </w:pPr>
            <w:r w:rsidRPr="00A5746B">
              <w:rPr>
                <w:sz w:val="20"/>
                <w:szCs w:val="20"/>
              </w:rPr>
              <w:t>155,7</w:t>
            </w:r>
          </w:p>
        </w:tc>
        <w:tc>
          <w:tcPr>
            <w:tcW w:w="377" w:type="pct"/>
            <w:shd w:val="clear" w:color="auto" w:fill="auto"/>
            <w:vAlign w:val="center"/>
          </w:tcPr>
          <w:p w:rsidR="00354E62" w:rsidRPr="00A5746B" w:rsidRDefault="00354E62">
            <w:pPr>
              <w:jc w:val="center"/>
              <w:rPr>
                <w:sz w:val="20"/>
                <w:szCs w:val="20"/>
              </w:rPr>
            </w:pPr>
            <w:r w:rsidRPr="00A5746B">
              <w:rPr>
                <w:sz w:val="20"/>
                <w:szCs w:val="20"/>
              </w:rPr>
              <w:t>155,7</w:t>
            </w:r>
          </w:p>
        </w:tc>
        <w:tc>
          <w:tcPr>
            <w:tcW w:w="377" w:type="pct"/>
            <w:shd w:val="clear" w:color="auto" w:fill="auto"/>
            <w:vAlign w:val="center"/>
          </w:tcPr>
          <w:p w:rsidR="00354E62" w:rsidRPr="00A5746B" w:rsidRDefault="00354E62">
            <w:pPr>
              <w:jc w:val="center"/>
              <w:rPr>
                <w:sz w:val="20"/>
                <w:szCs w:val="20"/>
              </w:rPr>
            </w:pPr>
            <w:r w:rsidRPr="00A5746B">
              <w:rPr>
                <w:sz w:val="20"/>
                <w:szCs w:val="20"/>
              </w:rPr>
              <w:t>155,7</w:t>
            </w:r>
          </w:p>
        </w:tc>
        <w:tc>
          <w:tcPr>
            <w:tcW w:w="377" w:type="pct"/>
            <w:shd w:val="clear" w:color="auto" w:fill="auto"/>
            <w:vAlign w:val="center"/>
          </w:tcPr>
          <w:p w:rsidR="00354E62" w:rsidRPr="00A5746B" w:rsidRDefault="00354E62">
            <w:pPr>
              <w:jc w:val="center"/>
              <w:rPr>
                <w:sz w:val="20"/>
                <w:szCs w:val="20"/>
              </w:rPr>
            </w:pPr>
            <w:r w:rsidRPr="00A5746B">
              <w:rPr>
                <w:sz w:val="20"/>
                <w:szCs w:val="20"/>
              </w:rPr>
              <w:t>155,7</w:t>
            </w:r>
          </w:p>
        </w:tc>
        <w:tc>
          <w:tcPr>
            <w:tcW w:w="381" w:type="pct"/>
            <w:vAlign w:val="center"/>
          </w:tcPr>
          <w:p w:rsidR="00354E62" w:rsidRPr="00A5746B" w:rsidRDefault="00354E62">
            <w:pPr>
              <w:jc w:val="center"/>
              <w:rPr>
                <w:sz w:val="20"/>
                <w:szCs w:val="20"/>
              </w:rPr>
            </w:pPr>
            <w:r w:rsidRPr="00A5746B">
              <w:rPr>
                <w:sz w:val="20"/>
                <w:szCs w:val="20"/>
              </w:rPr>
              <w:t>155,7</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9.10</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Средневзвешенный КПД котел</w:t>
            </w:r>
            <w:r w:rsidRPr="00A5746B">
              <w:rPr>
                <w:rFonts w:eastAsia="Times New Roman"/>
                <w:sz w:val="22"/>
                <w:lang w:eastAsia="ru-RU"/>
              </w:rPr>
              <w:t>ь</w:t>
            </w:r>
            <w:r w:rsidRPr="00A5746B">
              <w:rPr>
                <w:rFonts w:eastAsia="Times New Roman"/>
                <w:sz w:val="22"/>
                <w:lang w:eastAsia="ru-RU"/>
              </w:rPr>
              <w:t>ных</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w:t>
            </w:r>
          </w:p>
        </w:tc>
        <w:tc>
          <w:tcPr>
            <w:tcW w:w="476" w:type="pct"/>
            <w:shd w:val="clear" w:color="auto" w:fill="auto"/>
            <w:vAlign w:val="center"/>
          </w:tcPr>
          <w:p w:rsidR="00354E62" w:rsidRPr="00A5746B" w:rsidRDefault="00354E62">
            <w:pPr>
              <w:jc w:val="center"/>
              <w:rPr>
                <w:sz w:val="20"/>
                <w:szCs w:val="20"/>
              </w:rPr>
            </w:pPr>
            <w:r w:rsidRPr="00A5746B">
              <w:rPr>
                <w:sz w:val="20"/>
                <w:szCs w:val="20"/>
              </w:rPr>
              <w:t>91,1</w:t>
            </w:r>
          </w:p>
        </w:tc>
        <w:tc>
          <w:tcPr>
            <w:tcW w:w="377" w:type="pct"/>
            <w:shd w:val="clear" w:color="auto" w:fill="auto"/>
            <w:vAlign w:val="center"/>
          </w:tcPr>
          <w:p w:rsidR="00354E62" w:rsidRPr="00A5746B" w:rsidRDefault="00354E62">
            <w:pPr>
              <w:jc w:val="center"/>
              <w:rPr>
                <w:sz w:val="20"/>
                <w:szCs w:val="20"/>
              </w:rPr>
            </w:pPr>
            <w:r w:rsidRPr="00A5746B">
              <w:rPr>
                <w:sz w:val="20"/>
                <w:szCs w:val="20"/>
              </w:rPr>
              <w:t>91,8</w:t>
            </w:r>
          </w:p>
        </w:tc>
        <w:tc>
          <w:tcPr>
            <w:tcW w:w="377" w:type="pct"/>
            <w:shd w:val="clear" w:color="auto" w:fill="auto"/>
            <w:vAlign w:val="center"/>
          </w:tcPr>
          <w:p w:rsidR="00354E62" w:rsidRPr="00A5746B" w:rsidRDefault="00354E62">
            <w:pPr>
              <w:jc w:val="center"/>
              <w:rPr>
                <w:sz w:val="20"/>
                <w:szCs w:val="20"/>
              </w:rPr>
            </w:pPr>
            <w:r w:rsidRPr="00A5746B">
              <w:rPr>
                <w:sz w:val="20"/>
                <w:szCs w:val="20"/>
              </w:rPr>
              <w:t>91,8</w:t>
            </w:r>
          </w:p>
        </w:tc>
        <w:tc>
          <w:tcPr>
            <w:tcW w:w="377" w:type="pct"/>
            <w:shd w:val="clear" w:color="auto" w:fill="auto"/>
            <w:vAlign w:val="center"/>
          </w:tcPr>
          <w:p w:rsidR="00354E62" w:rsidRPr="00A5746B" w:rsidRDefault="00354E62">
            <w:pPr>
              <w:jc w:val="center"/>
              <w:rPr>
                <w:sz w:val="20"/>
                <w:szCs w:val="20"/>
              </w:rPr>
            </w:pPr>
            <w:r w:rsidRPr="00A5746B">
              <w:rPr>
                <w:sz w:val="20"/>
                <w:szCs w:val="20"/>
              </w:rPr>
              <w:t>91,8</w:t>
            </w:r>
          </w:p>
        </w:tc>
        <w:tc>
          <w:tcPr>
            <w:tcW w:w="377" w:type="pct"/>
            <w:shd w:val="clear" w:color="auto" w:fill="auto"/>
            <w:vAlign w:val="center"/>
          </w:tcPr>
          <w:p w:rsidR="00354E62" w:rsidRPr="00A5746B" w:rsidRDefault="00354E62">
            <w:pPr>
              <w:jc w:val="center"/>
              <w:rPr>
                <w:sz w:val="20"/>
                <w:szCs w:val="20"/>
              </w:rPr>
            </w:pPr>
            <w:r w:rsidRPr="00A5746B">
              <w:rPr>
                <w:sz w:val="20"/>
                <w:szCs w:val="20"/>
              </w:rPr>
              <w:t>91,8</w:t>
            </w:r>
          </w:p>
        </w:tc>
        <w:tc>
          <w:tcPr>
            <w:tcW w:w="377" w:type="pct"/>
            <w:shd w:val="clear" w:color="auto" w:fill="auto"/>
            <w:vAlign w:val="center"/>
          </w:tcPr>
          <w:p w:rsidR="00354E62" w:rsidRPr="00A5746B" w:rsidRDefault="00354E62">
            <w:pPr>
              <w:jc w:val="center"/>
              <w:rPr>
                <w:sz w:val="20"/>
                <w:szCs w:val="20"/>
              </w:rPr>
            </w:pPr>
            <w:r w:rsidRPr="00A5746B">
              <w:rPr>
                <w:sz w:val="20"/>
                <w:szCs w:val="20"/>
              </w:rPr>
              <w:t>91,8</w:t>
            </w:r>
          </w:p>
        </w:tc>
        <w:tc>
          <w:tcPr>
            <w:tcW w:w="377" w:type="pct"/>
            <w:shd w:val="clear" w:color="auto" w:fill="auto"/>
            <w:vAlign w:val="center"/>
          </w:tcPr>
          <w:p w:rsidR="00354E62" w:rsidRPr="00A5746B" w:rsidRDefault="00354E62">
            <w:pPr>
              <w:jc w:val="center"/>
              <w:rPr>
                <w:sz w:val="20"/>
                <w:szCs w:val="20"/>
              </w:rPr>
            </w:pPr>
            <w:r w:rsidRPr="00A5746B">
              <w:rPr>
                <w:sz w:val="20"/>
                <w:szCs w:val="20"/>
              </w:rPr>
              <w:t>91,8</w:t>
            </w:r>
          </w:p>
        </w:tc>
        <w:tc>
          <w:tcPr>
            <w:tcW w:w="381" w:type="pct"/>
            <w:vAlign w:val="center"/>
          </w:tcPr>
          <w:p w:rsidR="00354E62" w:rsidRPr="00A5746B" w:rsidRDefault="00354E62">
            <w:pPr>
              <w:jc w:val="center"/>
              <w:rPr>
                <w:sz w:val="20"/>
                <w:szCs w:val="20"/>
              </w:rPr>
            </w:pPr>
            <w:r w:rsidRPr="00A5746B">
              <w:rPr>
                <w:sz w:val="20"/>
                <w:szCs w:val="20"/>
              </w:rPr>
              <w:t>91,8</w:t>
            </w:r>
          </w:p>
        </w:tc>
      </w:tr>
      <w:tr w:rsidR="00354E62" w:rsidRPr="00A5746B" w:rsidTr="002956A6">
        <w:trPr>
          <w:cantSplit/>
        </w:trPr>
        <w:tc>
          <w:tcPr>
            <w:tcW w:w="274" w:type="pct"/>
            <w:vAlign w:val="bottom"/>
          </w:tcPr>
          <w:p w:rsidR="00354E62" w:rsidRPr="00A5746B" w:rsidRDefault="00354E62" w:rsidP="00EC2167">
            <w:pPr>
              <w:jc w:val="center"/>
              <w:rPr>
                <w:sz w:val="22"/>
              </w:rPr>
            </w:pPr>
            <w:r w:rsidRPr="00A5746B">
              <w:rPr>
                <w:sz w:val="22"/>
              </w:rPr>
              <w:t>10</w:t>
            </w:r>
          </w:p>
        </w:tc>
        <w:tc>
          <w:tcPr>
            <w:tcW w:w="1192" w:type="pct"/>
            <w:shd w:val="clear" w:color="auto" w:fill="auto"/>
            <w:vAlign w:val="bottom"/>
          </w:tcPr>
          <w:p w:rsidR="00354E62" w:rsidRPr="00A5746B" w:rsidRDefault="00354E62" w:rsidP="00EC2167">
            <w:pPr>
              <w:jc w:val="left"/>
              <w:rPr>
                <w:rFonts w:eastAsia="Times New Roman"/>
                <w:sz w:val="22"/>
                <w:lang w:eastAsia="ru-RU"/>
              </w:rPr>
            </w:pPr>
            <w:r w:rsidRPr="00A5746B">
              <w:rPr>
                <w:rFonts w:eastAsia="Times New Roman"/>
                <w:b/>
                <w:bCs/>
                <w:sz w:val="22"/>
                <w:lang w:eastAsia="ru-RU"/>
              </w:rPr>
              <w:t>Котельная (с.Укан, ул. Сове</w:t>
            </w:r>
            <w:r w:rsidRPr="00A5746B">
              <w:rPr>
                <w:rFonts w:eastAsia="Times New Roman"/>
                <w:b/>
                <w:bCs/>
                <w:sz w:val="22"/>
                <w:lang w:eastAsia="ru-RU"/>
              </w:rPr>
              <w:t>т</w:t>
            </w:r>
            <w:r w:rsidRPr="00A5746B">
              <w:rPr>
                <w:rFonts w:eastAsia="Times New Roman"/>
                <w:b/>
                <w:bCs/>
                <w:sz w:val="22"/>
                <w:lang w:eastAsia="ru-RU"/>
              </w:rPr>
              <w:t>ская, 15б)</w:t>
            </w:r>
          </w:p>
        </w:tc>
        <w:tc>
          <w:tcPr>
            <w:tcW w:w="414" w:type="pct"/>
            <w:shd w:val="clear" w:color="auto" w:fill="auto"/>
            <w:vAlign w:val="center"/>
          </w:tcPr>
          <w:p w:rsidR="00354E62" w:rsidRPr="00A5746B" w:rsidRDefault="00354E62" w:rsidP="00EC2167">
            <w:pPr>
              <w:jc w:val="center"/>
              <w:rPr>
                <w:rFonts w:eastAsia="Times New Roman"/>
                <w:sz w:val="22"/>
                <w:lang w:eastAsia="ru-RU"/>
              </w:rPr>
            </w:pPr>
          </w:p>
        </w:tc>
        <w:tc>
          <w:tcPr>
            <w:tcW w:w="476" w:type="pct"/>
            <w:shd w:val="clear" w:color="auto" w:fill="auto"/>
            <w:vAlign w:val="center"/>
          </w:tcPr>
          <w:p w:rsidR="00354E62" w:rsidRPr="00A5746B" w:rsidRDefault="00354E62">
            <w:pPr>
              <w:rPr>
                <w:b/>
                <w:bCs/>
                <w:sz w:val="20"/>
                <w:szCs w:val="20"/>
              </w:rPr>
            </w:pPr>
            <w:r w:rsidRPr="00A5746B">
              <w:rPr>
                <w:b/>
                <w:bCs/>
                <w:sz w:val="20"/>
                <w:szCs w:val="20"/>
              </w:rPr>
              <w:t> </w:t>
            </w:r>
          </w:p>
        </w:tc>
        <w:tc>
          <w:tcPr>
            <w:tcW w:w="377" w:type="pct"/>
            <w:shd w:val="clear" w:color="auto" w:fill="auto"/>
            <w:vAlign w:val="center"/>
          </w:tcPr>
          <w:p w:rsidR="00354E62" w:rsidRPr="00A5746B" w:rsidRDefault="00354E62">
            <w:pPr>
              <w:rPr>
                <w:b/>
                <w:bCs/>
                <w:sz w:val="20"/>
                <w:szCs w:val="20"/>
              </w:rPr>
            </w:pPr>
            <w:r w:rsidRPr="00A5746B">
              <w:rPr>
                <w:b/>
                <w:bCs/>
                <w:sz w:val="20"/>
                <w:szCs w:val="20"/>
              </w:rPr>
              <w:t> </w:t>
            </w:r>
          </w:p>
        </w:tc>
        <w:tc>
          <w:tcPr>
            <w:tcW w:w="377" w:type="pct"/>
            <w:shd w:val="clear" w:color="auto" w:fill="auto"/>
            <w:vAlign w:val="center"/>
          </w:tcPr>
          <w:p w:rsidR="00354E62" w:rsidRPr="00A5746B" w:rsidRDefault="00354E62">
            <w:pPr>
              <w:rPr>
                <w:b/>
                <w:bCs/>
                <w:sz w:val="20"/>
                <w:szCs w:val="20"/>
              </w:rPr>
            </w:pPr>
            <w:r w:rsidRPr="00A5746B">
              <w:rPr>
                <w:b/>
                <w:bCs/>
                <w:sz w:val="20"/>
                <w:szCs w:val="20"/>
              </w:rPr>
              <w:t> </w:t>
            </w:r>
          </w:p>
        </w:tc>
        <w:tc>
          <w:tcPr>
            <w:tcW w:w="377" w:type="pct"/>
            <w:shd w:val="clear" w:color="auto" w:fill="auto"/>
            <w:vAlign w:val="center"/>
          </w:tcPr>
          <w:p w:rsidR="00354E62" w:rsidRPr="00A5746B" w:rsidRDefault="00354E62">
            <w:pPr>
              <w:rPr>
                <w:b/>
                <w:bCs/>
                <w:sz w:val="20"/>
                <w:szCs w:val="20"/>
              </w:rPr>
            </w:pPr>
            <w:r w:rsidRPr="00A5746B">
              <w:rPr>
                <w:b/>
                <w:bCs/>
                <w:sz w:val="20"/>
                <w:szCs w:val="20"/>
              </w:rPr>
              <w:t> </w:t>
            </w:r>
          </w:p>
        </w:tc>
        <w:tc>
          <w:tcPr>
            <w:tcW w:w="377" w:type="pct"/>
            <w:shd w:val="clear" w:color="auto" w:fill="auto"/>
            <w:vAlign w:val="center"/>
          </w:tcPr>
          <w:p w:rsidR="00354E62" w:rsidRPr="00A5746B" w:rsidRDefault="00354E62">
            <w:pPr>
              <w:rPr>
                <w:b/>
                <w:bCs/>
                <w:sz w:val="20"/>
                <w:szCs w:val="20"/>
              </w:rPr>
            </w:pPr>
            <w:r w:rsidRPr="00A5746B">
              <w:rPr>
                <w:b/>
                <w:bCs/>
                <w:sz w:val="20"/>
                <w:szCs w:val="20"/>
              </w:rPr>
              <w:t> </w:t>
            </w:r>
          </w:p>
        </w:tc>
        <w:tc>
          <w:tcPr>
            <w:tcW w:w="377" w:type="pct"/>
            <w:shd w:val="clear" w:color="auto" w:fill="auto"/>
            <w:vAlign w:val="center"/>
          </w:tcPr>
          <w:p w:rsidR="00354E62" w:rsidRPr="00A5746B" w:rsidRDefault="00354E62">
            <w:pPr>
              <w:rPr>
                <w:b/>
                <w:bCs/>
                <w:sz w:val="20"/>
                <w:szCs w:val="20"/>
              </w:rPr>
            </w:pPr>
            <w:r w:rsidRPr="00A5746B">
              <w:rPr>
                <w:b/>
                <w:bCs/>
                <w:sz w:val="20"/>
                <w:szCs w:val="20"/>
              </w:rPr>
              <w:t> </w:t>
            </w:r>
          </w:p>
        </w:tc>
        <w:tc>
          <w:tcPr>
            <w:tcW w:w="377" w:type="pct"/>
            <w:shd w:val="clear" w:color="auto" w:fill="auto"/>
            <w:vAlign w:val="center"/>
          </w:tcPr>
          <w:p w:rsidR="00354E62" w:rsidRPr="00A5746B" w:rsidRDefault="00354E62">
            <w:pPr>
              <w:rPr>
                <w:b/>
                <w:bCs/>
                <w:sz w:val="20"/>
                <w:szCs w:val="20"/>
              </w:rPr>
            </w:pPr>
            <w:r w:rsidRPr="00A5746B">
              <w:rPr>
                <w:b/>
                <w:bCs/>
                <w:sz w:val="20"/>
                <w:szCs w:val="20"/>
              </w:rPr>
              <w:t> </w:t>
            </w:r>
          </w:p>
        </w:tc>
        <w:tc>
          <w:tcPr>
            <w:tcW w:w="381" w:type="pct"/>
            <w:vAlign w:val="bottom"/>
          </w:tcPr>
          <w:p w:rsidR="00354E62" w:rsidRPr="00A5746B" w:rsidRDefault="00354E62">
            <w:pPr>
              <w:rPr>
                <w:rFonts w:ascii="Calibri" w:hAnsi="Calibri" w:cs="Calibri"/>
                <w:sz w:val="22"/>
              </w:rPr>
            </w:pP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10.1</w:t>
            </w:r>
          </w:p>
        </w:tc>
        <w:tc>
          <w:tcPr>
            <w:tcW w:w="1192" w:type="pct"/>
            <w:shd w:val="clear" w:color="auto" w:fill="auto"/>
            <w:vAlign w:val="center"/>
          </w:tcPr>
          <w:p w:rsidR="00354E62" w:rsidRPr="00A5746B" w:rsidRDefault="00354E62" w:rsidP="00EC2167">
            <w:pPr>
              <w:jc w:val="left"/>
              <w:rPr>
                <w:rFonts w:eastAsia="Times New Roman"/>
                <w:sz w:val="22"/>
                <w:lang w:eastAsia="ru-RU"/>
              </w:rPr>
            </w:pPr>
            <w:r w:rsidRPr="00A5746B">
              <w:rPr>
                <w:rFonts w:eastAsia="Times New Roman"/>
                <w:sz w:val="22"/>
                <w:lang w:eastAsia="ru-RU"/>
              </w:rPr>
              <w:t>Вид топлива</w:t>
            </w:r>
          </w:p>
        </w:tc>
        <w:tc>
          <w:tcPr>
            <w:tcW w:w="414" w:type="pct"/>
            <w:shd w:val="clear" w:color="auto" w:fill="auto"/>
            <w:vAlign w:val="center"/>
          </w:tcPr>
          <w:p w:rsidR="00354E62" w:rsidRPr="00A5746B" w:rsidRDefault="00354E62" w:rsidP="00EC2167">
            <w:pPr>
              <w:jc w:val="left"/>
              <w:rPr>
                <w:rFonts w:eastAsia="Times New Roman"/>
                <w:sz w:val="22"/>
                <w:lang w:eastAsia="ru-RU"/>
              </w:rPr>
            </w:pPr>
          </w:p>
        </w:tc>
        <w:tc>
          <w:tcPr>
            <w:tcW w:w="476" w:type="pct"/>
            <w:shd w:val="clear" w:color="auto" w:fill="auto"/>
            <w:vAlign w:val="center"/>
          </w:tcPr>
          <w:p w:rsidR="00354E62" w:rsidRPr="00A5746B" w:rsidRDefault="00354E62">
            <w:pPr>
              <w:rPr>
                <w:sz w:val="20"/>
                <w:szCs w:val="20"/>
              </w:rPr>
            </w:pPr>
            <w:r w:rsidRPr="00A5746B">
              <w:rPr>
                <w:sz w:val="20"/>
                <w:szCs w:val="20"/>
              </w:rPr>
              <w:t>газ</w:t>
            </w:r>
          </w:p>
        </w:tc>
        <w:tc>
          <w:tcPr>
            <w:tcW w:w="377" w:type="pct"/>
            <w:shd w:val="clear" w:color="auto" w:fill="auto"/>
            <w:vAlign w:val="center"/>
          </w:tcPr>
          <w:p w:rsidR="00354E62" w:rsidRPr="00A5746B" w:rsidRDefault="00354E62">
            <w:pPr>
              <w:rPr>
                <w:sz w:val="20"/>
                <w:szCs w:val="20"/>
              </w:rPr>
            </w:pPr>
            <w:r w:rsidRPr="00A5746B">
              <w:rPr>
                <w:sz w:val="20"/>
                <w:szCs w:val="20"/>
              </w:rPr>
              <w:t>газ</w:t>
            </w:r>
          </w:p>
        </w:tc>
        <w:tc>
          <w:tcPr>
            <w:tcW w:w="377" w:type="pct"/>
            <w:shd w:val="clear" w:color="auto" w:fill="auto"/>
            <w:vAlign w:val="center"/>
          </w:tcPr>
          <w:p w:rsidR="00354E62" w:rsidRPr="00A5746B" w:rsidRDefault="00354E62">
            <w:pPr>
              <w:rPr>
                <w:sz w:val="20"/>
                <w:szCs w:val="20"/>
              </w:rPr>
            </w:pPr>
            <w:r w:rsidRPr="00A5746B">
              <w:rPr>
                <w:sz w:val="20"/>
                <w:szCs w:val="20"/>
              </w:rPr>
              <w:t>газ</w:t>
            </w:r>
          </w:p>
        </w:tc>
        <w:tc>
          <w:tcPr>
            <w:tcW w:w="377" w:type="pct"/>
            <w:shd w:val="clear" w:color="auto" w:fill="auto"/>
            <w:vAlign w:val="center"/>
          </w:tcPr>
          <w:p w:rsidR="00354E62" w:rsidRPr="00A5746B" w:rsidRDefault="00354E62">
            <w:pPr>
              <w:rPr>
                <w:sz w:val="20"/>
                <w:szCs w:val="20"/>
              </w:rPr>
            </w:pPr>
            <w:r w:rsidRPr="00A5746B">
              <w:rPr>
                <w:sz w:val="20"/>
                <w:szCs w:val="20"/>
              </w:rPr>
              <w:t>газ</w:t>
            </w:r>
          </w:p>
        </w:tc>
        <w:tc>
          <w:tcPr>
            <w:tcW w:w="377" w:type="pct"/>
            <w:shd w:val="clear" w:color="auto" w:fill="auto"/>
            <w:vAlign w:val="center"/>
          </w:tcPr>
          <w:p w:rsidR="00354E62" w:rsidRPr="00A5746B" w:rsidRDefault="00354E62">
            <w:pPr>
              <w:rPr>
                <w:sz w:val="20"/>
                <w:szCs w:val="20"/>
              </w:rPr>
            </w:pPr>
            <w:r w:rsidRPr="00A5746B">
              <w:rPr>
                <w:sz w:val="20"/>
                <w:szCs w:val="20"/>
              </w:rPr>
              <w:t>газ</w:t>
            </w:r>
          </w:p>
        </w:tc>
        <w:tc>
          <w:tcPr>
            <w:tcW w:w="377" w:type="pct"/>
            <w:shd w:val="clear" w:color="auto" w:fill="auto"/>
            <w:vAlign w:val="center"/>
          </w:tcPr>
          <w:p w:rsidR="00354E62" w:rsidRPr="00A5746B" w:rsidRDefault="00354E62">
            <w:pPr>
              <w:rPr>
                <w:sz w:val="20"/>
                <w:szCs w:val="20"/>
              </w:rPr>
            </w:pPr>
            <w:r w:rsidRPr="00A5746B">
              <w:rPr>
                <w:sz w:val="20"/>
                <w:szCs w:val="20"/>
              </w:rPr>
              <w:t>газ</w:t>
            </w:r>
          </w:p>
        </w:tc>
        <w:tc>
          <w:tcPr>
            <w:tcW w:w="377" w:type="pct"/>
            <w:shd w:val="clear" w:color="auto" w:fill="auto"/>
            <w:vAlign w:val="center"/>
          </w:tcPr>
          <w:p w:rsidR="00354E62" w:rsidRPr="00A5746B" w:rsidRDefault="00354E62">
            <w:pPr>
              <w:rPr>
                <w:sz w:val="20"/>
                <w:szCs w:val="20"/>
              </w:rPr>
            </w:pPr>
            <w:r w:rsidRPr="00A5746B">
              <w:rPr>
                <w:sz w:val="20"/>
                <w:szCs w:val="20"/>
              </w:rPr>
              <w:t>газ</w:t>
            </w:r>
          </w:p>
        </w:tc>
        <w:tc>
          <w:tcPr>
            <w:tcW w:w="381" w:type="pct"/>
            <w:vAlign w:val="center"/>
          </w:tcPr>
          <w:p w:rsidR="00354E62" w:rsidRPr="00A5746B" w:rsidRDefault="00354E62">
            <w:pPr>
              <w:rPr>
                <w:sz w:val="20"/>
                <w:szCs w:val="20"/>
              </w:rPr>
            </w:pPr>
            <w:r w:rsidRPr="00A5746B">
              <w:rPr>
                <w:sz w:val="20"/>
                <w:szCs w:val="20"/>
              </w:rPr>
              <w:t>газ</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10.2</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расход натурального топлива</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тыс.куб.м</w:t>
            </w:r>
          </w:p>
        </w:tc>
        <w:tc>
          <w:tcPr>
            <w:tcW w:w="476" w:type="pct"/>
            <w:shd w:val="clear" w:color="auto" w:fill="auto"/>
            <w:vAlign w:val="center"/>
          </w:tcPr>
          <w:p w:rsidR="00354E62" w:rsidRPr="00A5746B" w:rsidRDefault="00354E62">
            <w:pPr>
              <w:jc w:val="center"/>
              <w:rPr>
                <w:sz w:val="20"/>
                <w:szCs w:val="20"/>
              </w:rPr>
            </w:pPr>
            <w:r w:rsidRPr="00A5746B">
              <w:rPr>
                <w:sz w:val="20"/>
                <w:szCs w:val="20"/>
              </w:rPr>
              <w:t>105,5</w:t>
            </w:r>
          </w:p>
        </w:tc>
        <w:tc>
          <w:tcPr>
            <w:tcW w:w="377" w:type="pct"/>
            <w:shd w:val="clear" w:color="auto" w:fill="auto"/>
            <w:vAlign w:val="center"/>
          </w:tcPr>
          <w:p w:rsidR="00354E62" w:rsidRPr="00A5746B" w:rsidRDefault="00354E62">
            <w:pPr>
              <w:jc w:val="center"/>
              <w:rPr>
                <w:sz w:val="20"/>
                <w:szCs w:val="20"/>
              </w:rPr>
            </w:pPr>
            <w:r w:rsidRPr="00A5746B">
              <w:rPr>
                <w:sz w:val="20"/>
                <w:szCs w:val="20"/>
              </w:rPr>
              <w:t>91,4</w:t>
            </w:r>
          </w:p>
        </w:tc>
        <w:tc>
          <w:tcPr>
            <w:tcW w:w="377" w:type="pct"/>
            <w:shd w:val="clear" w:color="auto" w:fill="auto"/>
            <w:vAlign w:val="center"/>
          </w:tcPr>
          <w:p w:rsidR="00354E62" w:rsidRPr="00A5746B" w:rsidRDefault="00354E62">
            <w:pPr>
              <w:jc w:val="center"/>
              <w:rPr>
                <w:sz w:val="20"/>
                <w:szCs w:val="20"/>
              </w:rPr>
            </w:pPr>
            <w:r w:rsidRPr="00A5746B">
              <w:rPr>
                <w:sz w:val="20"/>
                <w:szCs w:val="20"/>
              </w:rPr>
              <w:t>91,4</w:t>
            </w:r>
          </w:p>
        </w:tc>
        <w:tc>
          <w:tcPr>
            <w:tcW w:w="377" w:type="pct"/>
            <w:shd w:val="clear" w:color="auto" w:fill="auto"/>
            <w:vAlign w:val="center"/>
          </w:tcPr>
          <w:p w:rsidR="00354E62" w:rsidRPr="00A5746B" w:rsidRDefault="00354E62">
            <w:pPr>
              <w:jc w:val="center"/>
              <w:rPr>
                <w:sz w:val="20"/>
                <w:szCs w:val="20"/>
              </w:rPr>
            </w:pPr>
            <w:r w:rsidRPr="00A5746B">
              <w:rPr>
                <w:sz w:val="20"/>
                <w:szCs w:val="20"/>
              </w:rPr>
              <w:t>91,3</w:t>
            </w:r>
          </w:p>
        </w:tc>
        <w:tc>
          <w:tcPr>
            <w:tcW w:w="377" w:type="pct"/>
            <w:shd w:val="clear" w:color="auto" w:fill="auto"/>
            <w:vAlign w:val="center"/>
          </w:tcPr>
          <w:p w:rsidR="00354E62" w:rsidRPr="00A5746B" w:rsidRDefault="00354E62">
            <w:pPr>
              <w:jc w:val="center"/>
              <w:rPr>
                <w:sz w:val="20"/>
                <w:szCs w:val="20"/>
              </w:rPr>
            </w:pPr>
            <w:r w:rsidRPr="00A5746B">
              <w:rPr>
                <w:sz w:val="20"/>
                <w:szCs w:val="20"/>
              </w:rPr>
              <w:t>91,3</w:t>
            </w:r>
          </w:p>
        </w:tc>
        <w:tc>
          <w:tcPr>
            <w:tcW w:w="377" w:type="pct"/>
            <w:shd w:val="clear" w:color="auto" w:fill="auto"/>
            <w:vAlign w:val="center"/>
          </w:tcPr>
          <w:p w:rsidR="00354E62" w:rsidRPr="00A5746B" w:rsidRDefault="00354E62">
            <w:pPr>
              <w:jc w:val="center"/>
              <w:rPr>
                <w:sz w:val="20"/>
                <w:szCs w:val="20"/>
              </w:rPr>
            </w:pPr>
            <w:r w:rsidRPr="00A5746B">
              <w:rPr>
                <w:sz w:val="20"/>
                <w:szCs w:val="20"/>
              </w:rPr>
              <w:t>91,3</w:t>
            </w:r>
          </w:p>
        </w:tc>
        <w:tc>
          <w:tcPr>
            <w:tcW w:w="377" w:type="pct"/>
            <w:shd w:val="clear" w:color="auto" w:fill="auto"/>
            <w:vAlign w:val="center"/>
          </w:tcPr>
          <w:p w:rsidR="00354E62" w:rsidRPr="00A5746B" w:rsidRDefault="00354E62">
            <w:pPr>
              <w:jc w:val="center"/>
              <w:rPr>
                <w:sz w:val="20"/>
                <w:szCs w:val="20"/>
              </w:rPr>
            </w:pPr>
            <w:r w:rsidRPr="00A5746B">
              <w:rPr>
                <w:sz w:val="20"/>
                <w:szCs w:val="20"/>
              </w:rPr>
              <w:t>91,2</w:t>
            </w:r>
          </w:p>
        </w:tc>
        <w:tc>
          <w:tcPr>
            <w:tcW w:w="381" w:type="pct"/>
            <w:vAlign w:val="center"/>
          </w:tcPr>
          <w:p w:rsidR="00354E62" w:rsidRPr="00A5746B" w:rsidRDefault="00354E62">
            <w:pPr>
              <w:jc w:val="center"/>
              <w:rPr>
                <w:sz w:val="20"/>
                <w:szCs w:val="20"/>
              </w:rPr>
            </w:pPr>
            <w:r w:rsidRPr="00A5746B">
              <w:rPr>
                <w:sz w:val="20"/>
                <w:szCs w:val="20"/>
              </w:rPr>
              <w:t>91,2</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10.3</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Расход условного топлива</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т.у.т.</w:t>
            </w:r>
          </w:p>
        </w:tc>
        <w:tc>
          <w:tcPr>
            <w:tcW w:w="476" w:type="pct"/>
            <w:shd w:val="clear" w:color="auto" w:fill="auto"/>
            <w:vAlign w:val="center"/>
          </w:tcPr>
          <w:p w:rsidR="00354E62" w:rsidRPr="00A5746B" w:rsidRDefault="00354E62">
            <w:pPr>
              <w:jc w:val="center"/>
              <w:rPr>
                <w:sz w:val="20"/>
                <w:szCs w:val="20"/>
              </w:rPr>
            </w:pPr>
            <w:r w:rsidRPr="00A5746B">
              <w:rPr>
                <w:sz w:val="20"/>
                <w:szCs w:val="20"/>
              </w:rPr>
              <w:t>122,9</w:t>
            </w:r>
          </w:p>
        </w:tc>
        <w:tc>
          <w:tcPr>
            <w:tcW w:w="377" w:type="pct"/>
            <w:shd w:val="clear" w:color="auto" w:fill="auto"/>
            <w:vAlign w:val="center"/>
          </w:tcPr>
          <w:p w:rsidR="00354E62" w:rsidRPr="00A5746B" w:rsidRDefault="00354E62">
            <w:pPr>
              <w:jc w:val="center"/>
              <w:rPr>
                <w:sz w:val="20"/>
                <w:szCs w:val="20"/>
              </w:rPr>
            </w:pPr>
            <w:r w:rsidRPr="00A5746B">
              <w:rPr>
                <w:sz w:val="20"/>
                <w:szCs w:val="20"/>
              </w:rPr>
              <w:t>106,5</w:t>
            </w:r>
          </w:p>
        </w:tc>
        <w:tc>
          <w:tcPr>
            <w:tcW w:w="377" w:type="pct"/>
            <w:shd w:val="clear" w:color="auto" w:fill="auto"/>
            <w:vAlign w:val="center"/>
          </w:tcPr>
          <w:p w:rsidR="00354E62" w:rsidRPr="00A5746B" w:rsidRDefault="00354E62">
            <w:pPr>
              <w:jc w:val="center"/>
              <w:rPr>
                <w:sz w:val="20"/>
                <w:szCs w:val="20"/>
              </w:rPr>
            </w:pPr>
            <w:r w:rsidRPr="00A5746B">
              <w:rPr>
                <w:sz w:val="20"/>
                <w:szCs w:val="20"/>
              </w:rPr>
              <w:t>106,4</w:t>
            </w:r>
          </w:p>
        </w:tc>
        <w:tc>
          <w:tcPr>
            <w:tcW w:w="377" w:type="pct"/>
            <w:shd w:val="clear" w:color="auto" w:fill="auto"/>
            <w:vAlign w:val="center"/>
          </w:tcPr>
          <w:p w:rsidR="00354E62" w:rsidRPr="00A5746B" w:rsidRDefault="00354E62">
            <w:pPr>
              <w:jc w:val="center"/>
              <w:rPr>
                <w:sz w:val="20"/>
                <w:szCs w:val="20"/>
              </w:rPr>
            </w:pPr>
            <w:r w:rsidRPr="00A5746B">
              <w:rPr>
                <w:sz w:val="20"/>
                <w:szCs w:val="20"/>
              </w:rPr>
              <w:t>106,4</w:t>
            </w:r>
          </w:p>
        </w:tc>
        <w:tc>
          <w:tcPr>
            <w:tcW w:w="377" w:type="pct"/>
            <w:shd w:val="clear" w:color="auto" w:fill="auto"/>
            <w:vAlign w:val="center"/>
          </w:tcPr>
          <w:p w:rsidR="00354E62" w:rsidRPr="00A5746B" w:rsidRDefault="00354E62">
            <w:pPr>
              <w:jc w:val="center"/>
              <w:rPr>
                <w:sz w:val="20"/>
                <w:szCs w:val="20"/>
              </w:rPr>
            </w:pPr>
            <w:r w:rsidRPr="00A5746B">
              <w:rPr>
                <w:sz w:val="20"/>
                <w:szCs w:val="20"/>
              </w:rPr>
              <w:t>106,3</w:t>
            </w:r>
          </w:p>
        </w:tc>
        <w:tc>
          <w:tcPr>
            <w:tcW w:w="377" w:type="pct"/>
            <w:shd w:val="clear" w:color="auto" w:fill="auto"/>
            <w:vAlign w:val="center"/>
          </w:tcPr>
          <w:p w:rsidR="00354E62" w:rsidRPr="00A5746B" w:rsidRDefault="00354E62">
            <w:pPr>
              <w:jc w:val="center"/>
              <w:rPr>
                <w:sz w:val="20"/>
                <w:szCs w:val="20"/>
              </w:rPr>
            </w:pPr>
            <w:r w:rsidRPr="00A5746B">
              <w:rPr>
                <w:sz w:val="20"/>
                <w:szCs w:val="20"/>
              </w:rPr>
              <w:t>106,3</w:t>
            </w:r>
          </w:p>
        </w:tc>
        <w:tc>
          <w:tcPr>
            <w:tcW w:w="377" w:type="pct"/>
            <w:shd w:val="clear" w:color="auto" w:fill="auto"/>
            <w:vAlign w:val="center"/>
          </w:tcPr>
          <w:p w:rsidR="00354E62" w:rsidRPr="00A5746B" w:rsidRDefault="00354E62">
            <w:pPr>
              <w:jc w:val="center"/>
              <w:rPr>
                <w:sz w:val="20"/>
                <w:szCs w:val="20"/>
              </w:rPr>
            </w:pPr>
            <w:r w:rsidRPr="00A5746B">
              <w:rPr>
                <w:sz w:val="20"/>
                <w:szCs w:val="20"/>
              </w:rPr>
              <w:t>106,3</w:t>
            </w:r>
          </w:p>
        </w:tc>
        <w:tc>
          <w:tcPr>
            <w:tcW w:w="381" w:type="pct"/>
            <w:vAlign w:val="center"/>
          </w:tcPr>
          <w:p w:rsidR="00354E62" w:rsidRPr="00A5746B" w:rsidRDefault="00354E62">
            <w:pPr>
              <w:jc w:val="center"/>
              <w:rPr>
                <w:sz w:val="20"/>
                <w:szCs w:val="20"/>
              </w:rPr>
            </w:pPr>
            <w:r w:rsidRPr="00A5746B">
              <w:rPr>
                <w:sz w:val="20"/>
                <w:szCs w:val="20"/>
              </w:rPr>
              <w:t>106,2</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10.4</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Выработка тепловой энергии</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Гкал</w:t>
            </w:r>
          </w:p>
        </w:tc>
        <w:tc>
          <w:tcPr>
            <w:tcW w:w="476" w:type="pct"/>
            <w:shd w:val="clear" w:color="auto" w:fill="auto"/>
            <w:vAlign w:val="center"/>
          </w:tcPr>
          <w:p w:rsidR="00354E62" w:rsidRPr="00A5746B" w:rsidRDefault="00354E62">
            <w:pPr>
              <w:jc w:val="center"/>
              <w:rPr>
                <w:sz w:val="20"/>
                <w:szCs w:val="20"/>
              </w:rPr>
            </w:pPr>
            <w:r w:rsidRPr="00A5746B">
              <w:rPr>
                <w:sz w:val="20"/>
                <w:szCs w:val="20"/>
              </w:rPr>
              <w:t>683,9</w:t>
            </w:r>
          </w:p>
        </w:tc>
        <w:tc>
          <w:tcPr>
            <w:tcW w:w="377" w:type="pct"/>
            <w:shd w:val="clear" w:color="auto" w:fill="auto"/>
            <w:vAlign w:val="center"/>
          </w:tcPr>
          <w:p w:rsidR="00354E62" w:rsidRPr="00A5746B" w:rsidRDefault="00354E62">
            <w:pPr>
              <w:jc w:val="center"/>
              <w:rPr>
                <w:sz w:val="20"/>
                <w:szCs w:val="20"/>
              </w:rPr>
            </w:pPr>
            <w:r w:rsidRPr="00A5746B">
              <w:rPr>
                <w:sz w:val="20"/>
                <w:szCs w:val="20"/>
              </w:rPr>
              <w:t>683,6</w:t>
            </w:r>
          </w:p>
        </w:tc>
        <w:tc>
          <w:tcPr>
            <w:tcW w:w="377" w:type="pct"/>
            <w:shd w:val="clear" w:color="auto" w:fill="auto"/>
            <w:vAlign w:val="center"/>
          </w:tcPr>
          <w:p w:rsidR="00354E62" w:rsidRPr="00A5746B" w:rsidRDefault="00354E62">
            <w:pPr>
              <w:jc w:val="center"/>
              <w:rPr>
                <w:sz w:val="20"/>
                <w:szCs w:val="20"/>
              </w:rPr>
            </w:pPr>
            <w:r w:rsidRPr="00A5746B">
              <w:rPr>
                <w:sz w:val="20"/>
                <w:szCs w:val="20"/>
              </w:rPr>
              <w:t>683,4</w:t>
            </w:r>
          </w:p>
        </w:tc>
        <w:tc>
          <w:tcPr>
            <w:tcW w:w="377" w:type="pct"/>
            <w:shd w:val="clear" w:color="auto" w:fill="auto"/>
            <w:vAlign w:val="center"/>
          </w:tcPr>
          <w:p w:rsidR="00354E62" w:rsidRPr="00A5746B" w:rsidRDefault="00354E62">
            <w:pPr>
              <w:jc w:val="center"/>
              <w:rPr>
                <w:sz w:val="20"/>
                <w:szCs w:val="20"/>
              </w:rPr>
            </w:pPr>
            <w:r w:rsidRPr="00A5746B">
              <w:rPr>
                <w:sz w:val="20"/>
                <w:szCs w:val="20"/>
              </w:rPr>
              <w:t>683,1</w:t>
            </w:r>
          </w:p>
        </w:tc>
        <w:tc>
          <w:tcPr>
            <w:tcW w:w="377" w:type="pct"/>
            <w:shd w:val="clear" w:color="auto" w:fill="auto"/>
            <w:vAlign w:val="center"/>
          </w:tcPr>
          <w:p w:rsidR="00354E62" w:rsidRPr="00A5746B" w:rsidRDefault="00354E62">
            <w:pPr>
              <w:jc w:val="center"/>
              <w:rPr>
                <w:sz w:val="20"/>
                <w:szCs w:val="20"/>
              </w:rPr>
            </w:pPr>
            <w:r w:rsidRPr="00A5746B">
              <w:rPr>
                <w:sz w:val="20"/>
                <w:szCs w:val="20"/>
              </w:rPr>
              <w:t>682,8</w:t>
            </w:r>
          </w:p>
        </w:tc>
        <w:tc>
          <w:tcPr>
            <w:tcW w:w="377" w:type="pct"/>
            <w:shd w:val="clear" w:color="auto" w:fill="auto"/>
            <w:vAlign w:val="center"/>
          </w:tcPr>
          <w:p w:rsidR="00354E62" w:rsidRPr="00A5746B" w:rsidRDefault="00354E62">
            <w:pPr>
              <w:jc w:val="center"/>
              <w:rPr>
                <w:sz w:val="20"/>
                <w:szCs w:val="20"/>
              </w:rPr>
            </w:pPr>
            <w:r w:rsidRPr="00A5746B">
              <w:rPr>
                <w:sz w:val="20"/>
                <w:szCs w:val="20"/>
              </w:rPr>
              <w:t>682,6</w:t>
            </w:r>
          </w:p>
        </w:tc>
        <w:tc>
          <w:tcPr>
            <w:tcW w:w="377" w:type="pct"/>
            <w:shd w:val="clear" w:color="auto" w:fill="auto"/>
            <w:vAlign w:val="center"/>
          </w:tcPr>
          <w:p w:rsidR="00354E62" w:rsidRPr="00A5746B" w:rsidRDefault="00354E62">
            <w:pPr>
              <w:jc w:val="center"/>
              <w:rPr>
                <w:sz w:val="20"/>
                <w:szCs w:val="20"/>
              </w:rPr>
            </w:pPr>
            <w:r w:rsidRPr="00A5746B">
              <w:rPr>
                <w:sz w:val="20"/>
                <w:szCs w:val="20"/>
              </w:rPr>
              <w:t>682,3</w:t>
            </w:r>
          </w:p>
        </w:tc>
        <w:tc>
          <w:tcPr>
            <w:tcW w:w="381" w:type="pct"/>
            <w:vAlign w:val="center"/>
          </w:tcPr>
          <w:p w:rsidR="00354E62" w:rsidRPr="00A5746B" w:rsidRDefault="00354E62">
            <w:pPr>
              <w:jc w:val="center"/>
              <w:rPr>
                <w:sz w:val="20"/>
                <w:szCs w:val="20"/>
              </w:rPr>
            </w:pPr>
            <w:r w:rsidRPr="00A5746B">
              <w:rPr>
                <w:sz w:val="20"/>
                <w:szCs w:val="20"/>
              </w:rPr>
              <w:t>682,1</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lastRenderedPageBreak/>
              <w:t>10.5</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Собственные и хозяйственные нужды котельной</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Гкал</w:t>
            </w:r>
          </w:p>
        </w:tc>
        <w:tc>
          <w:tcPr>
            <w:tcW w:w="476" w:type="pct"/>
            <w:shd w:val="clear" w:color="auto" w:fill="auto"/>
            <w:vAlign w:val="center"/>
          </w:tcPr>
          <w:p w:rsidR="00354E62" w:rsidRPr="00A5746B" w:rsidRDefault="00354E62">
            <w:pPr>
              <w:jc w:val="center"/>
              <w:rPr>
                <w:sz w:val="20"/>
                <w:szCs w:val="20"/>
              </w:rPr>
            </w:pPr>
            <w:r w:rsidRPr="00A5746B">
              <w:rPr>
                <w:sz w:val="20"/>
                <w:szCs w:val="20"/>
              </w:rPr>
              <w:t>15,4</w:t>
            </w:r>
          </w:p>
        </w:tc>
        <w:tc>
          <w:tcPr>
            <w:tcW w:w="377" w:type="pct"/>
            <w:shd w:val="clear" w:color="auto" w:fill="auto"/>
            <w:vAlign w:val="center"/>
          </w:tcPr>
          <w:p w:rsidR="00354E62" w:rsidRPr="00A5746B" w:rsidRDefault="00354E62">
            <w:pPr>
              <w:jc w:val="center"/>
              <w:rPr>
                <w:sz w:val="20"/>
                <w:szCs w:val="20"/>
              </w:rPr>
            </w:pPr>
            <w:r w:rsidRPr="00A5746B">
              <w:rPr>
                <w:sz w:val="20"/>
                <w:szCs w:val="20"/>
              </w:rPr>
              <w:t>15,4</w:t>
            </w:r>
          </w:p>
        </w:tc>
        <w:tc>
          <w:tcPr>
            <w:tcW w:w="377" w:type="pct"/>
            <w:shd w:val="clear" w:color="auto" w:fill="auto"/>
            <w:vAlign w:val="center"/>
          </w:tcPr>
          <w:p w:rsidR="00354E62" w:rsidRPr="00A5746B" w:rsidRDefault="00354E62">
            <w:pPr>
              <w:jc w:val="center"/>
              <w:rPr>
                <w:sz w:val="20"/>
                <w:szCs w:val="20"/>
              </w:rPr>
            </w:pPr>
            <w:r w:rsidRPr="00A5746B">
              <w:rPr>
                <w:sz w:val="20"/>
                <w:szCs w:val="20"/>
              </w:rPr>
              <w:t>15,4</w:t>
            </w:r>
          </w:p>
        </w:tc>
        <w:tc>
          <w:tcPr>
            <w:tcW w:w="377" w:type="pct"/>
            <w:shd w:val="clear" w:color="auto" w:fill="auto"/>
            <w:vAlign w:val="center"/>
          </w:tcPr>
          <w:p w:rsidR="00354E62" w:rsidRPr="00A5746B" w:rsidRDefault="00354E62">
            <w:pPr>
              <w:jc w:val="center"/>
              <w:rPr>
                <w:sz w:val="20"/>
                <w:szCs w:val="20"/>
              </w:rPr>
            </w:pPr>
            <w:r w:rsidRPr="00A5746B">
              <w:rPr>
                <w:sz w:val="20"/>
                <w:szCs w:val="20"/>
              </w:rPr>
              <w:t>15,4</w:t>
            </w:r>
          </w:p>
        </w:tc>
        <w:tc>
          <w:tcPr>
            <w:tcW w:w="377" w:type="pct"/>
            <w:shd w:val="clear" w:color="auto" w:fill="auto"/>
            <w:vAlign w:val="center"/>
          </w:tcPr>
          <w:p w:rsidR="00354E62" w:rsidRPr="00A5746B" w:rsidRDefault="00354E62">
            <w:pPr>
              <w:jc w:val="center"/>
              <w:rPr>
                <w:sz w:val="20"/>
                <w:szCs w:val="20"/>
              </w:rPr>
            </w:pPr>
            <w:r w:rsidRPr="00A5746B">
              <w:rPr>
                <w:sz w:val="20"/>
                <w:szCs w:val="20"/>
              </w:rPr>
              <w:t>15,4</w:t>
            </w:r>
          </w:p>
        </w:tc>
        <w:tc>
          <w:tcPr>
            <w:tcW w:w="377" w:type="pct"/>
            <w:shd w:val="clear" w:color="auto" w:fill="auto"/>
            <w:vAlign w:val="center"/>
          </w:tcPr>
          <w:p w:rsidR="00354E62" w:rsidRPr="00A5746B" w:rsidRDefault="00354E62">
            <w:pPr>
              <w:jc w:val="center"/>
              <w:rPr>
                <w:sz w:val="20"/>
                <w:szCs w:val="20"/>
              </w:rPr>
            </w:pPr>
            <w:r w:rsidRPr="00A5746B">
              <w:rPr>
                <w:sz w:val="20"/>
                <w:szCs w:val="20"/>
              </w:rPr>
              <w:t>15,4</w:t>
            </w:r>
          </w:p>
        </w:tc>
        <w:tc>
          <w:tcPr>
            <w:tcW w:w="377" w:type="pct"/>
            <w:shd w:val="clear" w:color="auto" w:fill="auto"/>
            <w:vAlign w:val="center"/>
          </w:tcPr>
          <w:p w:rsidR="00354E62" w:rsidRPr="00A5746B" w:rsidRDefault="00354E62">
            <w:pPr>
              <w:jc w:val="center"/>
              <w:rPr>
                <w:sz w:val="20"/>
                <w:szCs w:val="20"/>
              </w:rPr>
            </w:pPr>
            <w:r w:rsidRPr="00A5746B">
              <w:rPr>
                <w:sz w:val="20"/>
                <w:szCs w:val="20"/>
              </w:rPr>
              <w:t>15,4</w:t>
            </w:r>
          </w:p>
        </w:tc>
        <w:tc>
          <w:tcPr>
            <w:tcW w:w="381" w:type="pct"/>
            <w:vAlign w:val="center"/>
          </w:tcPr>
          <w:p w:rsidR="00354E62" w:rsidRPr="00A5746B" w:rsidRDefault="00354E62">
            <w:pPr>
              <w:jc w:val="center"/>
              <w:rPr>
                <w:sz w:val="20"/>
                <w:szCs w:val="20"/>
              </w:rPr>
            </w:pPr>
            <w:r w:rsidRPr="00A5746B">
              <w:rPr>
                <w:sz w:val="20"/>
                <w:szCs w:val="20"/>
              </w:rPr>
              <w:t>15,4</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10.6</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Тепловая энергия отпущенная в сети</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Гкал</w:t>
            </w:r>
          </w:p>
        </w:tc>
        <w:tc>
          <w:tcPr>
            <w:tcW w:w="476" w:type="pct"/>
            <w:shd w:val="clear" w:color="auto" w:fill="auto"/>
            <w:vAlign w:val="center"/>
          </w:tcPr>
          <w:p w:rsidR="00354E62" w:rsidRPr="00A5746B" w:rsidRDefault="00354E62">
            <w:pPr>
              <w:jc w:val="center"/>
              <w:rPr>
                <w:sz w:val="22"/>
              </w:rPr>
            </w:pPr>
            <w:r w:rsidRPr="00A5746B">
              <w:rPr>
                <w:sz w:val="22"/>
              </w:rPr>
              <w:t>668,5</w:t>
            </w:r>
          </w:p>
        </w:tc>
        <w:tc>
          <w:tcPr>
            <w:tcW w:w="377" w:type="pct"/>
            <w:shd w:val="clear" w:color="auto" w:fill="auto"/>
            <w:vAlign w:val="center"/>
          </w:tcPr>
          <w:p w:rsidR="00354E62" w:rsidRPr="00A5746B" w:rsidRDefault="00354E62">
            <w:pPr>
              <w:jc w:val="center"/>
              <w:rPr>
                <w:sz w:val="20"/>
                <w:szCs w:val="20"/>
              </w:rPr>
            </w:pPr>
            <w:r w:rsidRPr="00A5746B">
              <w:rPr>
                <w:sz w:val="20"/>
                <w:szCs w:val="20"/>
              </w:rPr>
              <w:t>668,3</w:t>
            </w:r>
          </w:p>
        </w:tc>
        <w:tc>
          <w:tcPr>
            <w:tcW w:w="377" w:type="pct"/>
            <w:shd w:val="clear" w:color="auto" w:fill="auto"/>
            <w:vAlign w:val="center"/>
          </w:tcPr>
          <w:p w:rsidR="00354E62" w:rsidRPr="00A5746B" w:rsidRDefault="00354E62">
            <w:pPr>
              <w:jc w:val="center"/>
              <w:rPr>
                <w:sz w:val="20"/>
                <w:szCs w:val="20"/>
              </w:rPr>
            </w:pPr>
            <w:r w:rsidRPr="00A5746B">
              <w:rPr>
                <w:sz w:val="20"/>
                <w:szCs w:val="20"/>
              </w:rPr>
              <w:t>668,0</w:t>
            </w:r>
          </w:p>
        </w:tc>
        <w:tc>
          <w:tcPr>
            <w:tcW w:w="377" w:type="pct"/>
            <w:shd w:val="clear" w:color="auto" w:fill="auto"/>
            <w:vAlign w:val="center"/>
          </w:tcPr>
          <w:p w:rsidR="00354E62" w:rsidRPr="00A5746B" w:rsidRDefault="00354E62">
            <w:pPr>
              <w:jc w:val="center"/>
              <w:rPr>
                <w:sz w:val="20"/>
                <w:szCs w:val="20"/>
              </w:rPr>
            </w:pPr>
            <w:r w:rsidRPr="00A5746B">
              <w:rPr>
                <w:sz w:val="20"/>
                <w:szCs w:val="20"/>
              </w:rPr>
              <w:t>667,7</w:t>
            </w:r>
          </w:p>
        </w:tc>
        <w:tc>
          <w:tcPr>
            <w:tcW w:w="377" w:type="pct"/>
            <w:shd w:val="clear" w:color="auto" w:fill="auto"/>
            <w:vAlign w:val="center"/>
          </w:tcPr>
          <w:p w:rsidR="00354E62" w:rsidRPr="00A5746B" w:rsidRDefault="00354E62">
            <w:pPr>
              <w:jc w:val="center"/>
              <w:rPr>
                <w:sz w:val="20"/>
                <w:szCs w:val="20"/>
              </w:rPr>
            </w:pPr>
            <w:r w:rsidRPr="00A5746B">
              <w:rPr>
                <w:sz w:val="20"/>
                <w:szCs w:val="20"/>
              </w:rPr>
              <w:t>667,5</w:t>
            </w:r>
          </w:p>
        </w:tc>
        <w:tc>
          <w:tcPr>
            <w:tcW w:w="377" w:type="pct"/>
            <w:shd w:val="clear" w:color="auto" w:fill="auto"/>
            <w:vAlign w:val="center"/>
          </w:tcPr>
          <w:p w:rsidR="00354E62" w:rsidRPr="00A5746B" w:rsidRDefault="00354E62">
            <w:pPr>
              <w:jc w:val="center"/>
              <w:rPr>
                <w:sz w:val="20"/>
                <w:szCs w:val="20"/>
              </w:rPr>
            </w:pPr>
            <w:r w:rsidRPr="00A5746B">
              <w:rPr>
                <w:sz w:val="20"/>
                <w:szCs w:val="20"/>
              </w:rPr>
              <w:t>667,2</w:t>
            </w:r>
          </w:p>
        </w:tc>
        <w:tc>
          <w:tcPr>
            <w:tcW w:w="377" w:type="pct"/>
            <w:shd w:val="clear" w:color="auto" w:fill="auto"/>
            <w:vAlign w:val="center"/>
          </w:tcPr>
          <w:p w:rsidR="00354E62" w:rsidRPr="00A5746B" w:rsidRDefault="00354E62">
            <w:pPr>
              <w:jc w:val="center"/>
              <w:rPr>
                <w:sz w:val="20"/>
                <w:szCs w:val="20"/>
              </w:rPr>
            </w:pPr>
            <w:r w:rsidRPr="00A5746B">
              <w:rPr>
                <w:sz w:val="20"/>
                <w:szCs w:val="20"/>
              </w:rPr>
              <w:t>666,9</w:t>
            </w:r>
          </w:p>
        </w:tc>
        <w:tc>
          <w:tcPr>
            <w:tcW w:w="381" w:type="pct"/>
            <w:vAlign w:val="center"/>
          </w:tcPr>
          <w:p w:rsidR="00354E62" w:rsidRPr="00A5746B" w:rsidRDefault="00354E62">
            <w:pPr>
              <w:jc w:val="center"/>
              <w:rPr>
                <w:sz w:val="20"/>
                <w:szCs w:val="20"/>
              </w:rPr>
            </w:pPr>
            <w:r w:rsidRPr="00A5746B">
              <w:rPr>
                <w:sz w:val="20"/>
                <w:szCs w:val="20"/>
              </w:rPr>
              <w:t>666,7</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10.7</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Потери тепловой сети</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Гкал</w:t>
            </w:r>
          </w:p>
        </w:tc>
        <w:tc>
          <w:tcPr>
            <w:tcW w:w="476" w:type="pct"/>
            <w:shd w:val="clear" w:color="auto" w:fill="auto"/>
            <w:vAlign w:val="center"/>
          </w:tcPr>
          <w:p w:rsidR="00354E62" w:rsidRPr="00A5746B" w:rsidRDefault="00354E62">
            <w:pPr>
              <w:jc w:val="center"/>
              <w:rPr>
                <w:sz w:val="20"/>
                <w:szCs w:val="20"/>
              </w:rPr>
            </w:pPr>
            <w:r w:rsidRPr="00A5746B">
              <w:rPr>
                <w:sz w:val="20"/>
                <w:szCs w:val="20"/>
              </w:rPr>
              <w:t>53,2</w:t>
            </w:r>
          </w:p>
        </w:tc>
        <w:tc>
          <w:tcPr>
            <w:tcW w:w="377" w:type="pct"/>
            <w:shd w:val="clear" w:color="auto" w:fill="auto"/>
            <w:vAlign w:val="center"/>
          </w:tcPr>
          <w:p w:rsidR="00354E62" w:rsidRPr="00A5746B" w:rsidRDefault="00354E62">
            <w:pPr>
              <w:jc w:val="center"/>
              <w:rPr>
                <w:sz w:val="20"/>
                <w:szCs w:val="20"/>
              </w:rPr>
            </w:pPr>
            <w:r w:rsidRPr="00A5746B">
              <w:rPr>
                <w:sz w:val="20"/>
                <w:szCs w:val="20"/>
              </w:rPr>
              <w:t>53,0</w:t>
            </w:r>
          </w:p>
        </w:tc>
        <w:tc>
          <w:tcPr>
            <w:tcW w:w="377" w:type="pct"/>
            <w:shd w:val="clear" w:color="auto" w:fill="auto"/>
            <w:vAlign w:val="center"/>
          </w:tcPr>
          <w:p w:rsidR="00354E62" w:rsidRPr="00A5746B" w:rsidRDefault="00354E62">
            <w:pPr>
              <w:jc w:val="center"/>
              <w:rPr>
                <w:sz w:val="20"/>
                <w:szCs w:val="20"/>
              </w:rPr>
            </w:pPr>
            <w:r w:rsidRPr="00A5746B">
              <w:rPr>
                <w:sz w:val="20"/>
                <w:szCs w:val="20"/>
              </w:rPr>
              <w:t>52,7</w:t>
            </w:r>
          </w:p>
        </w:tc>
        <w:tc>
          <w:tcPr>
            <w:tcW w:w="377" w:type="pct"/>
            <w:shd w:val="clear" w:color="auto" w:fill="auto"/>
            <w:vAlign w:val="center"/>
          </w:tcPr>
          <w:p w:rsidR="00354E62" w:rsidRPr="00A5746B" w:rsidRDefault="00354E62">
            <w:pPr>
              <w:jc w:val="center"/>
              <w:rPr>
                <w:sz w:val="20"/>
                <w:szCs w:val="20"/>
              </w:rPr>
            </w:pPr>
            <w:r w:rsidRPr="00A5746B">
              <w:rPr>
                <w:sz w:val="20"/>
                <w:szCs w:val="20"/>
              </w:rPr>
              <w:t>52,4</w:t>
            </w:r>
          </w:p>
        </w:tc>
        <w:tc>
          <w:tcPr>
            <w:tcW w:w="377" w:type="pct"/>
            <w:shd w:val="clear" w:color="auto" w:fill="auto"/>
            <w:vAlign w:val="center"/>
          </w:tcPr>
          <w:p w:rsidR="00354E62" w:rsidRPr="00A5746B" w:rsidRDefault="00354E62">
            <w:pPr>
              <w:jc w:val="center"/>
              <w:rPr>
                <w:sz w:val="20"/>
                <w:szCs w:val="20"/>
              </w:rPr>
            </w:pPr>
            <w:r w:rsidRPr="00A5746B">
              <w:rPr>
                <w:sz w:val="20"/>
                <w:szCs w:val="20"/>
              </w:rPr>
              <w:t>52,2</w:t>
            </w:r>
          </w:p>
        </w:tc>
        <w:tc>
          <w:tcPr>
            <w:tcW w:w="377" w:type="pct"/>
            <w:shd w:val="clear" w:color="auto" w:fill="auto"/>
            <w:vAlign w:val="center"/>
          </w:tcPr>
          <w:p w:rsidR="00354E62" w:rsidRPr="00A5746B" w:rsidRDefault="00354E62">
            <w:pPr>
              <w:jc w:val="center"/>
              <w:rPr>
                <w:sz w:val="20"/>
                <w:szCs w:val="20"/>
              </w:rPr>
            </w:pPr>
            <w:r w:rsidRPr="00A5746B">
              <w:rPr>
                <w:sz w:val="20"/>
                <w:szCs w:val="20"/>
              </w:rPr>
              <w:t>51,9</w:t>
            </w:r>
          </w:p>
        </w:tc>
        <w:tc>
          <w:tcPr>
            <w:tcW w:w="377" w:type="pct"/>
            <w:shd w:val="clear" w:color="auto" w:fill="auto"/>
            <w:vAlign w:val="center"/>
          </w:tcPr>
          <w:p w:rsidR="00354E62" w:rsidRPr="00A5746B" w:rsidRDefault="00354E62">
            <w:pPr>
              <w:jc w:val="center"/>
              <w:rPr>
                <w:sz w:val="20"/>
                <w:szCs w:val="20"/>
              </w:rPr>
            </w:pPr>
            <w:r w:rsidRPr="00A5746B">
              <w:rPr>
                <w:sz w:val="20"/>
                <w:szCs w:val="20"/>
              </w:rPr>
              <w:t>51,6</w:t>
            </w:r>
          </w:p>
        </w:tc>
        <w:tc>
          <w:tcPr>
            <w:tcW w:w="381" w:type="pct"/>
            <w:vAlign w:val="center"/>
          </w:tcPr>
          <w:p w:rsidR="00354E62" w:rsidRPr="00A5746B" w:rsidRDefault="00354E62">
            <w:pPr>
              <w:jc w:val="center"/>
              <w:rPr>
                <w:sz w:val="20"/>
                <w:szCs w:val="20"/>
              </w:rPr>
            </w:pPr>
            <w:r w:rsidRPr="00A5746B">
              <w:rPr>
                <w:sz w:val="20"/>
                <w:szCs w:val="20"/>
              </w:rPr>
              <w:t>51,4</w:t>
            </w:r>
          </w:p>
        </w:tc>
      </w:tr>
      <w:tr w:rsidR="00354E62" w:rsidRPr="00A5746B" w:rsidTr="00EC2167">
        <w:trPr>
          <w:cantSplit/>
        </w:trPr>
        <w:tc>
          <w:tcPr>
            <w:tcW w:w="274" w:type="pct"/>
            <w:vAlign w:val="bottom"/>
          </w:tcPr>
          <w:p w:rsidR="00354E62" w:rsidRPr="00A5746B" w:rsidRDefault="00354E62" w:rsidP="00EC2167">
            <w:pPr>
              <w:jc w:val="center"/>
              <w:rPr>
                <w:sz w:val="22"/>
              </w:rPr>
            </w:pPr>
          </w:p>
        </w:tc>
        <w:tc>
          <w:tcPr>
            <w:tcW w:w="1192" w:type="pct"/>
            <w:shd w:val="clear" w:color="auto" w:fill="auto"/>
            <w:vAlign w:val="center"/>
          </w:tcPr>
          <w:p w:rsidR="00354E62" w:rsidRPr="00A5746B" w:rsidRDefault="00354E62" w:rsidP="00EC2167">
            <w:pPr>
              <w:jc w:val="center"/>
              <w:rPr>
                <w:rFonts w:eastAsia="Times New Roman"/>
                <w:sz w:val="22"/>
                <w:lang w:eastAsia="ru-RU"/>
              </w:rPr>
            </w:pP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w:t>
            </w:r>
          </w:p>
        </w:tc>
        <w:tc>
          <w:tcPr>
            <w:tcW w:w="476" w:type="pct"/>
            <w:shd w:val="clear" w:color="auto" w:fill="auto"/>
            <w:vAlign w:val="center"/>
          </w:tcPr>
          <w:p w:rsidR="00354E62" w:rsidRPr="00A5746B" w:rsidRDefault="00354E62">
            <w:pPr>
              <w:jc w:val="center"/>
              <w:rPr>
                <w:sz w:val="22"/>
              </w:rPr>
            </w:pPr>
            <w:r w:rsidRPr="00A5746B">
              <w:rPr>
                <w:sz w:val="22"/>
              </w:rPr>
              <w:t>8,0</w:t>
            </w:r>
          </w:p>
        </w:tc>
        <w:tc>
          <w:tcPr>
            <w:tcW w:w="377" w:type="pct"/>
            <w:shd w:val="clear" w:color="auto" w:fill="auto"/>
            <w:vAlign w:val="center"/>
          </w:tcPr>
          <w:p w:rsidR="00354E62" w:rsidRPr="00A5746B" w:rsidRDefault="00354E62">
            <w:pPr>
              <w:jc w:val="center"/>
              <w:rPr>
                <w:sz w:val="22"/>
              </w:rPr>
            </w:pPr>
            <w:r w:rsidRPr="00A5746B">
              <w:rPr>
                <w:sz w:val="22"/>
              </w:rPr>
              <w:t>7,9</w:t>
            </w:r>
          </w:p>
        </w:tc>
        <w:tc>
          <w:tcPr>
            <w:tcW w:w="377" w:type="pct"/>
            <w:shd w:val="clear" w:color="auto" w:fill="auto"/>
            <w:vAlign w:val="center"/>
          </w:tcPr>
          <w:p w:rsidR="00354E62" w:rsidRPr="00A5746B" w:rsidRDefault="00354E62">
            <w:pPr>
              <w:jc w:val="center"/>
              <w:rPr>
                <w:sz w:val="22"/>
              </w:rPr>
            </w:pPr>
            <w:r w:rsidRPr="00A5746B">
              <w:rPr>
                <w:sz w:val="22"/>
              </w:rPr>
              <w:t>7,9</w:t>
            </w:r>
          </w:p>
        </w:tc>
        <w:tc>
          <w:tcPr>
            <w:tcW w:w="377" w:type="pct"/>
            <w:shd w:val="clear" w:color="auto" w:fill="auto"/>
            <w:vAlign w:val="center"/>
          </w:tcPr>
          <w:p w:rsidR="00354E62" w:rsidRPr="00A5746B" w:rsidRDefault="00354E62">
            <w:pPr>
              <w:jc w:val="center"/>
              <w:rPr>
                <w:sz w:val="22"/>
              </w:rPr>
            </w:pPr>
            <w:r w:rsidRPr="00A5746B">
              <w:rPr>
                <w:sz w:val="22"/>
              </w:rPr>
              <w:t>7,9</w:t>
            </w:r>
          </w:p>
        </w:tc>
        <w:tc>
          <w:tcPr>
            <w:tcW w:w="377" w:type="pct"/>
            <w:shd w:val="clear" w:color="auto" w:fill="auto"/>
            <w:vAlign w:val="center"/>
          </w:tcPr>
          <w:p w:rsidR="00354E62" w:rsidRPr="00A5746B" w:rsidRDefault="00354E62">
            <w:pPr>
              <w:jc w:val="center"/>
              <w:rPr>
                <w:sz w:val="22"/>
              </w:rPr>
            </w:pPr>
            <w:r w:rsidRPr="00A5746B">
              <w:rPr>
                <w:sz w:val="22"/>
              </w:rPr>
              <w:t>7,8</w:t>
            </w:r>
          </w:p>
        </w:tc>
        <w:tc>
          <w:tcPr>
            <w:tcW w:w="377" w:type="pct"/>
            <w:shd w:val="clear" w:color="auto" w:fill="auto"/>
            <w:vAlign w:val="center"/>
          </w:tcPr>
          <w:p w:rsidR="00354E62" w:rsidRPr="00A5746B" w:rsidRDefault="00354E62">
            <w:pPr>
              <w:jc w:val="center"/>
              <w:rPr>
                <w:sz w:val="22"/>
              </w:rPr>
            </w:pPr>
            <w:r w:rsidRPr="00A5746B">
              <w:rPr>
                <w:sz w:val="22"/>
              </w:rPr>
              <w:t>7,8</w:t>
            </w:r>
          </w:p>
        </w:tc>
        <w:tc>
          <w:tcPr>
            <w:tcW w:w="377" w:type="pct"/>
            <w:shd w:val="clear" w:color="auto" w:fill="auto"/>
            <w:vAlign w:val="center"/>
          </w:tcPr>
          <w:p w:rsidR="00354E62" w:rsidRPr="00A5746B" w:rsidRDefault="00354E62">
            <w:pPr>
              <w:jc w:val="center"/>
              <w:rPr>
                <w:sz w:val="22"/>
              </w:rPr>
            </w:pPr>
            <w:r w:rsidRPr="00A5746B">
              <w:rPr>
                <w:sz w:val="22"/>
              </w:rPr>
              <w:t>7,7</w:t>
            </w:r>
          </w:p>
        </w:tc>
        <w:tc>
          <w:tcPr>
            <w:tcW w:w="381" w:type="pct"/>
            <w:vAlign w:val="center"/>
          </w:tcPr>
          <w:p w:rsidR="00354E62" w:rsidRPr="00A5746B" w:rsidRDefault="00354E62">
            <w:pPr>
              <w:jc w:val="center"/>
              <w:rPr>
                <w:sz w:val="22"/>
              </w:rPr>
            </w:pPr>
            <w:r w:rsidRPr="00A5746B">
              <w:rPr>
                <w:sz w:val="22"/>
              </w:rPr>
              <w:t>7,7</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10.8</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Тепловая энергия отпущенная п</w:t>
            </w:r>
            <w:r w:rsidRPr="00A5746B">
              <w:rPr>
                <w:rFonts w:eastAsia="Times New Roman"/>
                <w:sz w:val="22"/>
                <w:lang w:eastAsia="ru-RU"/>
              </w:rPr>
              <w:t>о</w:t>
            </w:r>
            <w:r w:rsidRPr="00A5746B">
              <w:rPr>
                <w:rFonts w:eastAsia="Times New Roman"/>
                <w:sz w:val="22"/>
                <w:lang w:eastAsia="ru-RU"/>
              </w:rPr>
              <w:t>требителям</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Гкал</w:t>
            </w:r>
          </w:p>
        </w:tc>
        <w:tc>
          <w:tcPr>
            <w:tcW w:w="476" w:type="pct"/>
            <w:shd w:val="clear" w:color="auto" w:fill="auto"/>
            <w:vAlign w:val="center"/>
          </w:tcPr>
          <w:p w:rsidR="00354E62" w:rsidRPr="00A5746B" w:rsidRDefault="00354E62">
            <w:pPr>
              <w:jc w:val="center"/>
              <w:rPr>
                <w:sz w:val="20"/>
                <w:szCs w:val="20"/>
              </w:rPr>
            </w:pPr>
            <w:r w:rsidRPr="00A5746B">
              <w:rPr>
                <w:sz w:val="20"/>
                <w:szCs w:val="20"/>
              </w:rPr>
              <w:t>615,3</w:t>
            </w:r>
          </w:p>
        </w:tc>
        <w:tc>
          <w:tcPr>
            <w:tcW w:w="377" w:type="pct"/>
            <w:shd w:val="clear" w:color="auto" w:fill="auto"/>
            <w:vAlign w:val="center"/>
          </w:tcPr>
          <w:p w:rsidR="00354E62" w:rsidRPr="00A5746B" w:rsidRDefault="00354E62">
            <w:pPr>
              <w:jc w:val="center"/>
              <w:rPr>
                <w:sz w:val="20"/>
                <w:szCs w:val="20"/>
              </w:rPr>
            </w:pPr>
            <w:r w:rsidRPr="00A5746B">
              <w:rPr>
                <w:sz w:val="20"/>
                <w:szCs w:val="20"/>
              </w:rPr>
              <w:t>615,3</w:t>
            </w:r>
          </w:p>
        </w:tc>
        <w:tc>
          <w:tcPr>
            <w:tcW w:w="377" w:type="pct"/>
            <w:shd w:val="clear" w:color="auto" w:fill="auto"/>
            <w:vAlign w:val="center"/>
          </w:tcPr>
          <w:p w:rsidR="00354E62" w:rsidRPr="00A5746B" w:rsidRDefault="00354E62">
            <w:pPr>
              <w:jc w:val="center"/>
              <w:rPr>
                <w:sz w:val="20"/>
                <w:szCs w:val="20"/>
              </w:rPr>
            </w:pPr>
            <w:r w:rsidRPr="00A5746B">
              <w:rPr>
                <w:sz w:val="20"/>
                <w:szCs w:val="20"/>
              </w:rPr>
              <w:t>615,3</w:t>
            </w:r>
          </w:p>
        </w:tc>
        <w:tc>
          <w:tcPr>
            <w:tcW w:w="377" w:type="pct"/>
            <w:shd w:val="clear" w:color="auto" w:fill="auto"/>
            <w:vAlign w:val="center"/>
          </w:tcPr>
          <w:p w:rsidR="00354E62" w:rsidRPr="00A5746B" w:rsidRDefault="00354E62">
            <w:pPr>
              <w:jc w:val="center"/>
              <w:rPr>
                <w:sz w:val="20"/>
                <w:szCs w:val="20"/>
              </w:rPr>
            </w:pPr>
            <w:r w:rsidRPr="00A5746B">
              <w:rPr>
                <w:sz w:val="20"/>
                <w:szCs w:val="20"/>
              </w:rPr>
              <w:t>615,3</w:t>
            </w:r>
          </w:p>
        </w:tc>
        <w:tc>
          <w:tcPr>
            <w:tcW w:w="377" w:type="pct"/>
            <w:shd w:val="clear" w:color="auto" w:fill="auto"/>
            <w:vAlign w:val="center"/>
          </w:tcPr>
          <w:p w:rsidR="00354E62" w:rsidRPr="00A5746B" w:rsidRDefault="00354E62">
            <w:pPr>
              <w:jc w:val="center"/>
              <w:rPr>
                <w:sz w:val="20"/>
                <w:szCs w:val="20"/>
              </w:rPr>
            </w:pPr>
            <w:r w:rsidRPr="00A5746B">
              <w:rPr>
                <w:sz w:val="20"/>
                <w:szCs w:val="20"/>
              </w:rPr>
              <w:t>615,3</w:t>
            </w:r>
          </w:p>
        </w:tc>
        <w:tc>
          <w:tcPr>
            <w:tcW w:w="377" w:type="pct"/>
            <w:shd w:val="clear" w:color="auto" w:fill="auto"/>
            <w:vAlign w:val="center"/>
          </w:tcPr>
          <w:p w:rsidR="00354E62" w:rsidRPr="00A5746B" w:rsidRDefault="00354E62">
            <w:pPr>
              <w:jc w:val="center"/>
              <w:rPr>
                <w:sz w:val="20"/>
                <w:szCs w:val="20"/>
              </w:rPr>
            </w:pPr>
            <w:r w:rsidRPr="00A5746B">
              <w:rPr>
                <w:sz w:val="20"/>
                <w:szCs w:val="20"/>
              </w:rPr>
              <w:t>615,3</w:t>
            </w:r>
          </w:p>
        </w:tc>
        <w:tc>
          <w:tcPr>
            <w:tcW w:w="377" w:type="pct"/>
            <w:shd w:val="clear" w:color="auto" w:fill="auto"/>
            <w:vAlign w:val="center"/>
          </w:tcPr>
          <w:p w:rsidR="00354E62" w:rsidRPr="00A5746B" w:rsidRDefault="00354E62">
            <w:pPr>
              <w:jc w:val="center"/>
              <w:rPr>
                <w:sz w:val="20"/>
                <w:szCs w:val="20"/>
              </w:rPr>
            </w:pPr>
            <w:r w:rsidRPr="00A5746B">
              <w:rPr>
                <w:sz w:val="20"/>
                <w:szCs w:val="20"/>
              </w:rPr>
              <w:t>615,3</w:t>
            </w:r>
          </w:p>
        </w:tc>
        <w:tc>
          <w:tcPr>
            <w:tcW w:w="381" w:type="pct"/>
            <w:vAlign w:val="center"/>
          </w:tcPr>
          <w:p w:rsidR="00354E62" w:rsidRPr="00A5746B" w:rsidRDefault="00354E62">
            <w:pPr>
              <w:jc w:val="center"/>
              <w:rPr>
                <w:sz w:val="20"/>
                <w:szCs w:val="20"/>
              </w:rPr>
            </w:pPr>
            <w:r w:rsidRPr="00A5746B">
              <w:rPr>
                <w:sz w:val="20"/>
                <w:szCs w:val="20"/>
              </w:rPr>
              <w:t>615,3</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10.9</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УРУТ на отпуск тепловой энергии</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кг.у.т/Гкал</w:t>
            </w:r>
          </w:p>
        </w:tc>
        <w:tc>
          <w:tcPr>
            <w:tcW w:w="476" w:type="pct"/>
            <w:shd w:val="clear" w:color="auto" w:fill="auto"/>
            <w:vAlign w:val="center"/>
          </w:tcPr>
          <w:p w:rsidR="00354E62" w:rsidRPr="00A5746B" w:rsidRDefault="00354E62">
            <w:pPr>
              <w:jc w:val="center"/>
              <w:rPr>
                <w:sz w:val="20"/>
                <w:szCs w:val="20"/>
              </w:rPr>
            </w:pPr>
            <w:r w:rsidRPr="00A5746B">
              <w:rPr>
                <w:sz w:val="20"/>
                <w:szCs w:val="20"/>
              </w:rPr>
              <w:t>157,0</w:t>
            </w:r>
          </w:p>
        </w:tc>
        <w:tc>
          <w:tcPr>
            <w:tcW w:w="377" w:type="pct"/>
            <w:shd w:val="clear" w:color="auto" w:fill="auto"/>
            <w:vAlign w:val="center"/>
          </w:tcPr>
          <w:p w:rsidR="00354E62" w:rsidRPr="00A5746B" w:rsidRDefault="00354E62">
            <w:pPr>
              <w:jc w:val="center"/>
              <w:rPr>
                <w:sz w:val="20"/>
                <w:szCs w:val="20"/>
              </w:rPr>
            </w:pPr>
            <w:r w:rsidRPr="00A5746B">
              <w:rPr>
                <w:sz w:val="20"/>
                <w:szCs w:val="20"/>
              </w:rPr>
              <w:t>155,7</w:t>
            </w:r>
          </w:p>
        </w:tc>
        <w:tc>
          <w:tcPr>
            <w:tcW w:w="377" w:type="pct"/>
            <w:shd w:val="clear" w:color="auto" w:fill="auto"/>
            <w:vAlign w:val="center"/>
          </w:tcPr>
          <w:p w:rsidR="00354E62" w:rsidRPr="00A5746B" w:rsidRDefault="00354E62">
            <w:pPr>
              <w:jc w:val="center"/>
              <w:rPr>
                <w:sz w:val="20"/>
                <w:szCs w:val="20"/>
              </w:rPr>
            </w:pPr>
            <w:r w:rsidRPr="00A5746B">
              <w:rPr>
                <w:sz w:val="20"/>
                <w:szCs w:val="20"/>
              </w:rPr>
              <w:t>155,7</w:t>
            </w:r>
          </w:p>
        </w:tc>
        <w:tc>
          <w:tcPr>
            <w:tcW w:w="377" w:type="pct"/>
            <w:shd w:val="clear" w:color="auto" w:fill="auto"/>
            <w:vAlign w:val="center"/>
          </w:tcPr>
          <w:p w:rsidR="00354E62" w:rsidRPr="00A5746B" w:rsidRDefault="00354E62">
            <w:pPr>
              <w:jc w:val="center"/>
              <w:rPr>
                <w:sz w:val="20"/>
                <w:szCs w:val="20"/>
              </w:rPr>
            </w:pPr>
            <w:r w:rsidRPr="00A5746B">
              <w:rPr>
                <w:sz w:val="20"/>
                <w:szCs w:val="20"/>
              </w:rPr>
              <w:t>155,7</w:t>
            </w:r>
          </w:p>
        </w:tc>
        <w:tc>
          <w:tcPr>
            <w:tcW w:w="377" w:type="pct"/>
            <w:shd w:val="clear" w:color="auto" w:fill="auto"/>
            <w:vAlign w:val="center"/>
          </w:tcPr>
          <w:p w:rsidR="00354E62" w:rsidRPr="00A5746B" w:rsidRDefault="00354E62">
            <w:pPr>
              <w:jc w:val="center"/>
              <w:rPr>
                <w:sz w:val="20"/>
                <w:szCs w:val="20"/>
              </w:rPr>
            </w:pPr>
            <w:r w:rsidRPr="00A5746B">
              <w:rPr>
                <w:sz w:val="20"/>
                <w:szCs w:val="20"/>
              </w:rPr>
              <w:t>155,7</w:t>
            </w:r>
          </w:p>
        </w:tc>
        <w:tc>
          <w:tcPr>
            <w:tcW w:w="377" w:type="pct"/>
            <w:shd w:val="clear" w:color="auto" w:fill="auto"/>
            <w:vAlign w:val="center"/>
          </w:tcPr>
          <w:p w:rsidR="00354E62" w:rsidRPr="00A5746B" w:rsidRDefault="00354E62">
            <w:pPr>
              <w:jc w:val="center"/>
              <w:rPr>
                <w:sz w:val="20"/>
                <w:szCs w:val="20"/>
              </w:rPr>
            </w:pPr>
            <w:r w:rsidRPr="00A5746B">
              <w:rPr>
                <w:sz w:val="20"/>
                <w:szCs w:val="20"/>
              </w:rPr>
              <w:t>155,7</w:t>
            </w:r>
          </w:p>
        </w:tc>
        <w:tc>
          <w:tcPr>
            <w:tcW w:w="377" w:type="pct"/>
            <w:shd w:val="clear" w:color="auto" w:fill="auto"/>
            <w:vAlign w:val="center"/>
          </w:tcPr>
          <w:p w:rsidR="00354E62" w:rsidRPr="00A5746B" w:rsidRDefault="00354E62">
            <w:pPr>
              <w:jc w:val="center"/>
              <w:rPr>
                <w:sz w:val="20"/>
                <w:szCs w:val="20"/>
              </w:rPr>
            </w:pPr>
            <w:r w:rsidRPr="00A5746B">
              <w:rPr>
                <w:sz w:val="20"/>
                <w:szCs w:val="20"/>
              </w:rPr>
              <w:t>155,7</w:t>
            </w:r>
          </w:p>
        </w:tc>
        <w:tc>
          <w:tcPr>
            <w:tcW w:w="381" w:type="pct"/>
            <w:vAlign w:val="center"/>
          </w:tcPr>
          <w:p w:rsidR="00354E62" w:rsidRPr="00A5746B" w:rsidRDefault="00354E62">
            <w:pPr>
              <w:jc w:val="center"/>
              <w:rPr>
                <w:sz w:val="20"/>
                <w:szCs w:val="20"/>
              </w:rPr>
            </w:pPr>
            <w:r w:rsidRPr="00A5746B">
              <w:rPr>
                <w:sz w:val="20"/>
                <w:szCs w:val="20"/>
              </w:rPr>
              <w:t>155,7</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10.10</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Средневзвешенный КПД котел</w:t>
            </w:r>
            <w:r w:rsidRPr="00A5746B">
              <w:rPr>
                <w:rFonts w:eastAsia="Times New Roman"/>
                <w:sz w:val="22"/>
                <w:lang w:eastAsia="ru-RU"/>
              </w:rPr>
              <w:t>ь</w:t>
            </w:r>
            <w:r w:rsidRPr="00A5746B">
              <w:rPr>
                <w:rFonts w:eastAsia="Times New Roman"/>
                <w:sz w:val="22"/>
                <w:lang w:eastAsia="ru-RU"/>
              </w:rPr>
              <w:t>ных</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w:t>
            </w:r>
          </w:p>
        </w:tc>
        <w:tc>
          <w:tcPr>
            <w:tcW w:w="476" w:type="pct"/>
            <w:shd w:val="clear" w:color="auto" w:fill="auto"/>
            <w:vAlign w:val="center"/>
          </w:tcPr>
          <w:p w:rsidR="00354E62" w:rsidRPr="00A5746B" w:rsidRDefault="00354E62">
            <w:pPr>
              <w:jc w:val="center"/>
              <w:rPr>
                <w:sz w:val="20"/>
                <w:szCs w:val="20"/>
              </w:rPr>
            </w:pPr>
            <w:r w:rsidRPr="00A5746B">
              <w:rPr>
                <w:sz w:val="20"/>
                <w:szCs w:val="20"/>
              </w:rPr>
              <w:t>91,1</w:t>
            </w:r>
          </w:p>
        </w:tc>
        <w:tc>
          <w:tcPr>
            <w:tcW w:w="377" w:type="pct"/>
            <w:shd w:val="clear" w:color="auto" w:fill="auto"/>
            <w:vAlign w:val="center"/>
          </w:tcPr>
          <w:p w:rsidR="00354E62" w:rsidRPr="00A5746B" w:rsidRDefault="00354E62">
            <w:pPr>
              <w:jc w:val="center"/>
              <w:rPr>
                <w:sz w:val="20"/>
                <w:szCs w:val="20"/>
              </w:rPr>
            </w:pPr>
            <w:r w:rsidRPr="00A5746B">
              <w:rPr>
                <w:sz w:val="20"/>
                <w:szCs w:val="20"/>
              </w:rPr>
              <w:t>91,8</w:t>
            </w:r>
          </w:p>
        </w:tc>
        <w:tc>
          <w:tcPr>
            <w:tcW w:w="377" w:type="pct"/>
            <w:shd w:val="clear" w:color="auto" w:fill="auto"/>
            <w:vAlign w:val="center"/>
          </w:tcPr>
          <w:p w:rsidR="00354E62" w:rsidRPr="00A5746B" w:rsidRDefault="00354E62">
            <w:pPr>
              <w:jc w:val="center"/>
              <w:rPr>
                <w:sz w:val="20"/>
                <w:szCs w:val="20"/>
              </w:rPr>
            </w:pPr>
            <w:r w:rsidRPr="00A5746B">
              <w:rPr>
                <w:sz w:val="20"/>
                <w:szCs w:val="20"/>
              </w:rPr>
              <w:t>91,8</w:t>
            </w:r>
          </w:p>
        </w:tc>
        <w:tc>
          <w:tcPr>
            <w:tcW w:w="377" w:type="pct"/>
            <w:shd w:val="clear" w:color="auto" w:fill="auto"/>
            <w:vAlign w:val="center"/>
          </w:tcPr>
          <w:p w:rsidR="00354E62" w:rsidRPr="00A5746B" w:rsidRDefault="00354E62">
            <w:pPr>
              <w:jc w:val="center"/>
              <w:rPr>
                <w:sz w:val="20"/>
                <w:szCs w:val="20"/>
              </w:rPr>
            </w:pPr>
            <w:r w:rsidRPr="00A5746B">
              <w:rPr>
                <w:sz w:val="20"/>
                <w:szCs w:val="20"/>
              </w:rPr>
              <w:t>91,8</w:t>
            </w:r>
          </w:p>
        </w:tc>
        <w:tc>
          <w:tcPr>
            <w:tcW w:w="377" w:type="pct"/>
            <w:shd w:val="clear" w:color="auto" w:fill="auto"/>
            <w:vAlign w:val="center"/>
          </w:tcPr>
          <w:p w:rsidR="00354E62" w:rsidRPr="00A5746B" w:rsidRDefault="00354E62">
            <w:pPr>
              <w:jc w:val="center"/>
              <w:rPr>
                <w:sz w:val="20"/>
                <w:szCs w:val="20"/>
              </w:rPr>
            </w:pPr>
            <w:r w:rsidRPr="00A5746B">
              <w:rPr>
                <w:sz w:val="20"/>
                <w:szCs w:val="20"/>
              </w:rPr>
              <w:t>91,8</w:t>
            </w:r>
          </w:p>
        </w:tc>
        <w:tc>
          <w:tcPr>
            <w:tcW w:w="377" w:type="pct"/>
            <w:shd w:val="clear" w:color="auto" w:fill="auto"/>
            <w:vAlign w:val="center"/>
          </w:tcPr>
          <w:p w:rsidR="00354E62" w:rsidRPr="00A5746B" w:rsidRDefault="00354E62">
            <w:pPr>
              <w:jc w:val="center"/>
              <w:rPr>
                <w:sz w:val="20"/>
                <w:szCs w:val="20"/>
              </w:rPr>
            </w:pPr>
            <w:r w:rsidRPr="00A5746B">
              <w:rPr>
                <w:sz w:val="20"/>
                <w:szCs w:val="20"/>
              </w:rPr>
              <w:t>91,8</w:t>
            </w:r>
          </w:p>
        </w:tc>
        <w:tc>
          <w:tcPr>
            <w:tcW w:w="377" w:type="pct"/>
            <w:shd w:val="clear" w:color="auto" w:fill="auto"/>
            <w:vAlign w:val="center"/>
          </w:tcPr>
          <w:p w:rsidR="00354E62" w:rsidRPr="00A5746B" w:rsidRDefault="00354E62">
            <w:pPr>
              <w:jc w:val="center"/>
              <w:rPr>
                <w:sz w:val="20"/>
                <w:szCs w:val="20"/>
              </w:rPr>
            </w:pPr>
            <w:r w:rsidRPr="00A5746B">
              <w:rPr>
                <w:sz w:val="20"/>
                <w:szCs w:val="20"/>
              </w:rPr>
              <w:t>91,8</w:t>
            </w:r>
          </w:p>
        </w:tc>
        <w:tc>
          <w:tcPr>
            <w:tcW w:w="381" w:type="pct"/>
            <w:vAlign w:val="center"/>
          </w:tcPr>
          <w:p w:rsidR="00354E62" w:rsidRPr="00A5746B" w:rsidRDefault="00354E62">
            <w:pPr>
              <w:jc w:val="center"/>
              <w:rPr>
                <w:sz w:val="20"/>
                <w:szCs w:val="20"/>
              </w:rPr>
            </w:pPr>
            <w:r w:rsidRPr="00A5746B">
              <w:rPr>
                <w:sz w:val="20"/>
                <w:szCs w:val="20"/>
              </w:rPr>
              <w:t>91,8</w:t>
            </w:r>
          </w:p>
        </w:tc>
      </w:tr>
      <w:tr w:rsidR="00354E62" w:rsidRPr="00A5746B" w:rsidTr="002956A6">
        <w:trPr>
          <w:cantSplit/>
        </w:trPr>
        <w:tc>
          <w:tcPr>
            <w:tcW w:w="274" w:type="pct"/>
            <w:vAlign w:val="bottom"/>
          </w:tcPr>
          <w:p w:rsidR="00354E62" w:rsidRPr="00A5746B" w:rsidRDefault="00354E62" w:rsidP="00EC2167">
            <w:pPr>
              <w:jc w:val="center"/>
              <w:rPr>
                <w:sz w:val="22"/>
              </w:rPr>
            </w:pPr>
            <w:r w:rsidRPr="00A5746B">
              <w:rPr>
                <w:sz w:val="22"/>
              </w:rPr>
              <w:t>11</w:t>
            </w:r>
          </w:p>
        </w:tc>
        <w:tc>
          <w:tcPr>
            <w:tcW w:w="1192" w:type="pct"/>
            <w:shd w:val="clear" w:color="auto" w:fill="auto"/>
            <w:vAlign w:val="bottom"/>
          </w:tcPr>
          <w:p w:rsidR="00354E62" w:rsidRPr="00A5746B" w:rsidRDefault="00354E62" w:rsidP="00EC2167">
            <w:pPr>
              <w:jc w:val="left"/>
              <w:rPr>
                <w:rFonts w:eastAsia="Times New Roman"/>
                <w:sz w:val="22"/>
                <w:lang w:eastAsia="ru-RU"/>
              </w:rPr>
            </w:pPr>
            <w:r w:rsidRPr="00A5746B">
              <w:rPr>
                <w:rFonts w:eastAsia="Times New Roman"/>
                <w:b/>
                <w:bCs/>
                <w:sz w:val="22"/>
                <w:lang w:eastAsia="ru-RU"/>
              </w:rPr>
              <w:t>Котельная (п. Яр, ул. Ворошил</w:t>
            </w:r>
            <w:r w:rsidRPr="00A5746B">
              <w:rPr>
                <w:rFonts w:eastAsia="Times New Roman"/>
                <w:b/>
                <w:bCs/>
                <w:sz w:val="22"/>
                <w:lang w:eastAsia="ru-RU"/>
              </w:rPr>
              <w:t>о</w:t>
            </w:r>
            <w:r w:rsidRPr="00A5746B">
              <w:rPr>
                <w:rFonts w:eastAsia="Times New Roman"/>
                <w:b/>
                <w:bCs/>
                <w:sz w:val="22"/>
                <w:lang w:eastAsia="ru-RU"/>
              </w:rPr>
              <w:t>ва, 10ж)</w:t>
            </w:r>
          </w:p>
        </w:tc>
        <w:tc>
          <w:tcPr>
            <w:tcW w:w="414" w:type="pct"/>
            <w:shd w:val="clear" w:color="auto" w:fill="auto"/>
            <w:vAlign w:val="center"/>
          </w:tcPr>
          <w:p w:rsidR="00354E62" w:rsidRPr="00A5746B" w:rsidRDefault="00354E62" w:rsidP="00EC2167">
            <w:pPr>
              <w:jc w:val="center"/>
              <w:rPr>
                <w:rFonts w:eastAsia="Times New Roman"/>
                <w:sz w:val="22"/>
                <w:lang w:eastAsia="ru-RU"/>
              </w:rPr>
            </w:pPr>
          </w:p>
        </w:tc>
        <w:tc>
          <w:tcPr>
            <w:tcW w:w="476" w:type="pct"/>
            <w:shd w:val="clear" w:color="auto" w:fill="auto"/>
            <w:vAlign w:val="center"/>
          </w:tcPr>
          <w:p w:rsidR="00354E62" w:rsidRPr="00A5746B" w:rsidRDefault="00354E62">
            <w:pPr>
              <w:rPr>
                <w:b/>
                <w:bCs/>
                <w:sz w:val="20"/>
                <w:szCs w:val="20"/>
              </w:rPr>
            </w:pPr>
            <w:r w:rsidRPr="00A5746B">
              <w:rPr>
                <w:b/>
                <w:bCs/>
                <w:sz w:val="20"/>
                <w:szCs w:val="20"/>
              </w:rPr>
              <w:t> </w:t>
            </w:r>
          </w:p>
        </w:tc>
        <w:tc>
          <w:tcPr>
            <w:tcW w:w="377" w:type="pct"/>
            <w:shd w:val="clear" w:color="auto" w:fill="auto"/>
            <w:vAlign w:val="center"/>
          </w:tcPr>
          <w:p w:rsidR="00354E62" w:rsidRPr="00A5746B" w:rsidRDefault="00354E62">
            <w:pPr>
              <w:rPr>
                <w:b/>
                <w:bCs/>
                <w:sz w:val="20"/>
                <w:szCs w:val="20"/>
              </w:rPr>
            </w:pPr>
            <w:r w:rsidRPr="00A5746B">
              <w:rPr>
                <w:b/>
                <w:bCs/>
                <w:sz w:val="20"/>
                <w:szCs w:val="20"/>
              </w:rPr>
              <w:t> </w:t>
            </w:r>
          </w:p>
        </w:tc>
        <w:tc>
          <w:tcPr>
            <w:tcW w:w="377" w:type="pct"/>
            <w:shd w:val="clear" w:color="auto" w:fill="auto"/>
            <w:vAlign w:val="center"/>
          </w:tcPr>
          <w:p w:rsidR="00354E62" w:rsidRPr="00A5746B" w:rsidRDefault="00354E62">
            <w:pPr>
              <w:rPr>
                <w:b/>
                <w:bCs/>
                <w:sz w:val="20"/>
                <w:szCs w:val="20"/>
              </w:rPr>
            </w:pPr>
            <w:r w:rsidRPr="00A5746B">
              <w:rPr>
                <w:b/>
                <w:bCs/>
                <w:sz w:val="20"/>
                <w:szCs w:val="20"/>
              </w:rPr>
              <w:t> </w:t>
            </w:r>
          </w:p>
        </w:tc>
        <w:tc>
          <w:tcPr>
            <w:tcW w:w="377" w:type="pct"/>
            <w:shd w:val="clear" w:color="auto" w:fill="auto"/>
            <w:vAlign w:val="center"/>
          </w:tcPr>
          <w:p w:rsidR="00354E62" w:rsidRPr="00A5746B" w:rsidRDefault="00354E62">
            <w:pPr>
              <w:rPr>
                <w:b/>
                <w:bCs/>
                <w:sz w:val="20"/>
                <w:szCs w:val="20"/>
              </w:rPr>
            </w:pPr>
            <w:r w:rsidRPr="00A5746B">
              <w:rPr>
                <w:b/>
                <w:bCs/>
                <w:sz w:val="20"/>
                <w:szCs w:val="20"/>
              </w:rPr>
              <w:t> </w:t>
            </w:r>
          </w:p>
        </w:tc>
        <w:tc>
          <w:tcPr>
            <w:tcW w:w="377" w:type="pct"/>
            <w:shd w:val="clear" w:color="auto" w:fill="auto"/>
            <w:vAlign w:val="center"/>
          </w:tcPr>
          <w:p w:rsidR="00354E62" w:rsidRPr="00A5746B" w:rsidRDefault="00354E62">
            <w:pPr>
              <w:rPr>
                <w:b/>
                <w:bCs/>
                <w:sz w:val="20"/>
                <w:szCs w:val="20"/>
              </w:rPr>
            </w:pPr>
            <w:r w:rsidRPr="00A5746B">
              <w:rPr>
                <w:b/>
                <w:bCs/>
                <w:sz w:val="20"/>
                <w:szCs w:val="20"/>
              </w:rPr>
              <w:t> </w:t>
            </w:r>
          </w:p>
        </w:tc>
        <w:tc>
          <w:tcPr>
            <w:tcW w:w="377" w:type="pct"/>
            <w:shd w:val="clear" w:color="auto" w:fill="auto"/>
            <w:vAlign w:val="center"/>
          </w:tcPr>
          <w:p w:rsidR="00354E62" w:rsidRPr="00A5746B" w:rsidRDefault="00354E62">
            <w:pPr>
              <w:rPr>
                <w:b/>
                <w:bCs/>
                <w:sz w:val="20"/>
                <w:szCs w:val="20"/>
              </w:rPr>
            </w:pPr>
            <w:r w:rsidRPr="00A5746B">
              <w:rPr>
                <w:b/>
                <w:bCs/>
                <w:sz w:val="20"/>
                <w:szCs w:val="20"/>
              </w:rPr>
              <w:t> </w:t>
            </w:r>
          </w:p>
        </w:tc>
        <w:tc>
          <w:tcPr>
            <w:tcW w:w="377" w:type="pct"/>
            <w:shd w:val="clear" w:color="auto" w:fill="auto"/>
            <w:vAlign w:val="center"/>
          </w:tcPr>
          <w:p w:rsidR="00354E62" w:rsidRPr="00A5746B" w:rsidRDefault="00354E62">
            <w:pPr>
              <w:rPr>
                <w:b/>
                <w:bCs/>
                <w:sz w:val="20"/>
                <w:szCs w:val="20"/>
              </w:rPr>
            </w:pPr>
            <w:r w:rsidRPr="00A5746B">
              <w:rPr>
                <w:b/>
                <w:bCs/>
                <w:sz w:val="20"/>
                <w:szCs w:val="20"/>
              </w:rPr>
              <w:t> </w:t>
            </w:r>
          </w:p>
        </w:tc>
        <w:tc>
          <w:tcPr>
            <w:tcW w:w="381" w:type="pct"/>
            <w:vAlign w:val="bottom"/>
          </w:tcPr>
          <w:p w:rsidR="00354E62" w:rsidRPr="00A5746B" w:rsidRDefault="00354E62">
            <w:pPr>
              <w:rPr>
                <w:rFonts w:ascii="Calibri" w:hAnsi="Calibri" w:cs="Calibri"/>
                <w:sz w:val="22"/>
              </w:rPr>
            </w:pP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11.1</w:t>
            </w:r>
          </w:p>
        </w:tc>
        <w:tc>
          <w:tcPr>
            <w:tcW w:w="1192" w:type="pct"/>
            <w:shd w:val="clear" w:color="auto" w:fill="auto"/>
            <w:vAlign w:val="center"/>
          </w:tcPr>
          <w:p w:rsidR="00354E62" w:rsidRPr="00A5746B" w:rsidRDefault="00354E62" w:rsidP="00EC2167">
            <w:pPr>
              <w:jc w:val="left"/>
              <w:rPr>
                <w:rFonts w:eastAsia="Times New Roman"/>
                <w:sz w:val="22"/>
                <w:lang w:eastAsia="ru-RU"/>
              </w:rPr>
            </w:pPr>
            <w:r w:rsidRPr="00A5746B">
              <w:rPr>
                <w:rFonts w:eastAsia="Times New Roman"/>
                <w:sz w:val="22"/>
                <w:lang w:eastAsia="ru-RU"/>
              </w:rPr>
              <w:t>Вид топлива</w:t>
            </w:r>
          </w:p>
        </w:tc>
        <w:tc>
          <w:tcPr>
            <w:tcW w:w="414" w:type="pct"/>
            <w:shd w:val="clear" w:color="auto" w:fill="auto"/>
            <w:vAlign w:val="center"/>
          </w:tcPr>
          <w:p w:rsidR="00354E62" w:rsidRPr="00A5746B" w:rsidRDefault="00354E62" w:rsidP="00EC2167">
            <w:pPr>
              <w:jc w:val="left"/>
              <w:rPr>
                <w:rFonts w:eastAsia="Times New Roman"/>
                <w:sz w:val="22"/>
                <w:lang w:eastAsia="ru-RU"/>
              </w:rPr>
            </w:pPr>
          </w:p>
        </w:tc>
        <w:tc>
          <w:tcPr>
            <w:tcW w:w="476" w:type="pct"/>
            <w:shd w:val="clear" w:color="auto" w:fill="auto"/>
            <w:vAlign w:val="center"/>
          </w:tcPr>
          <w:p w:rsidR="00354E62" w:rsidRPr="00A5746B" w:rsidRDefault="00354E62">
            <w:pPr>
              <w:rPr>
                <w:sz w:val="20"/>
                <w:szCs w:val="20"/>
              </w:rPr>
            </w:pPr>
            <w:r w:rsidRPr="00A5746B">
              <w:rPr>
                <w:sz w:val="20"/>
                <w:szCs w:val="20"/>
              </w:rPr>
              <w:t>газ</w:t>
            </w:r>
          </w:p>
        </w:tc>
        <w:tc>
          <w:tcPr>
            <w:tcW w:w="377" w:type="pct"/>
            <w:shd w:val="clear" w:color="auto" w:fill="auto"/>
            <w:vAlign w:val="center"/>
          </w:tcPr>
          <w:p w:rsidR="00354E62" w:rsidRPr="00A5746B" w:rsidRDefault="00354E62">
            <w:pPr>
              <w:rPr>
                <w:sz w:val="20"/>
                <w:szCs w:val="20"/>
              </w:rPr>
            </w:pPr>
            <w:r w:rsidRPr="00A5746B">
              <w:rPr>
                <w:sz w:val="20"/>
                <w:szCs w:val="20"/>
              </w:rPr>
              <w:t>газ</w:t>
            </w:r>
          </w:p>
        </w:tc>
        <w:tc>
          <w:tcPr>
            <w:tcW w:w="377" w:type="pct"/>
            <w:shd w:val="clear" w:color="auto" w:fill="auto"/>
            <w:vAlign w:val="center"/>
          </w:tcPr>
          <w:p w:rsidR="00354E62" w:rsidRPr="00A5746B" w:rsidRDefault="00354E62">
            <w:pPr>
              <w:rPr>
                <w:sz w:val="20"/>
                <w:szCs w:val="20"/>
              </w:rPr>
            </w:pPr>
            <w:r w:rsidRPr="00A5746B">
              <w:rPr>
                <w:sz w:val="20"/>
                <w:szCs w:val="20"/>
              </w:rPr>
              <w:t>газ</w:t>
            </w:r>
          </w:p>
        </w:tc>
        <w:tc>
          <w:tcPr>
            <w:tcW w:w="377" w:type="pct"/>
            <w:shd w:val="clear" w:color="auto" w:fill="auto"/>
            <w:vAlign w:val="center"/>
          </w:tcPr>
          <w:p w:rsidR="00354E62" w:rsidRPr="00A5746B" w:rsidRDefault="00354E62">
            <w:pPr>
              <w:rPr>
                <w:sz w:val="20"/>
                <w:szCs w:val="20"/>
              </w:rPr>
            </w:pPr>
            <w:r w:rsidRPr="00A5746B">
              <w:rPr>
                <w:sz w:val="20"/>
                <w:szCs w:val="20"/>
              </w:rPr>
              <w:t>газ</w:t>
            </w:r>
          </w:p>
        </w:tc>
        <w:tc>
          <w:tcPr>
            <w:tcW w:w="377" w:type="pct"/>
            <w:shd w:val="clear" w:color="auto" w:fill="auto"/>
            <w:vAlign w:val="center"/>
          </w:tcPr>
          <w:p w:rsidR="00354E62" w:rsidRPr="00A5746B" w:rsidRDefault="00354E62">
            <w:pPr>
              <w:rPr>
                <w:sz w:val="20"/>
                <w:szCs w:val="20"/>
              </w:rPr>
            </w:pPr>
            <w:r w:rsidRPr="00A5746B">
              <w:rPr>
                <w:sz w:val="20"/>
                <w:szCs w:val="20"/>
              </w:rPr>
              <w:t>газ</w:t>
            </w:r>
          </w:p>
        </w:tc>
        <w:tc>
          <w:tcPr>
            <w:tcW w:w="377" w:type="pct"/>
            <w:shd w:val="clear" w:color="auto" w:fill="auto"/>
            <w:vAlign w:val="center"/>
          </w:tcPr>
          <w:p w:rsidR="00354E62" w:rsidRPr="00A5746B" w:rsidRDefault="00354E62">
            <w:pPr>
              <w:rPr>
                <w:sz w:val="20"/>
                <w:szCs w:val="20"/>
              </w:rPr>
            </w:pPr>
            <w:r w:rsidRPr="00A5746B">
              <w:rPr>
                <w:sz w:val="20"/>
                <w:szCs w:val="20"/>
              </w:rPr>
              <w:t>газ</w:t>
            </w:r>
          </w:p>
        </w:tc>
        <w:tc>
          <w:tcPr>
            <w:tcW w:w="377" w:type="pct"/>
            <w:shd w:val="clear" w:color="auto" w:fill="auto"/>
            <w:vAlign w:val="center"/>
          </w:tcPr>
          <w:p w:rsidR="00354E62" w:rsidRPr="00A5746B" w:rsidRDefault="00354E62">
            <w:pPr>
              <w:rPr>
                <w:sz w:val="20"/>
                <w:szCs w:val="20"/>
              </w:rPr>
            </w:pPr>
            <w:r w:rsidRPr="00A5746B">
              <w:rPr>
                <w:sz w:val="20"/>
                <w:szCs w:val="20"/>
              </w:rPr>
              <w:t>газ</w:t>
            </w:r>
          </w:p>
        </w:tc>
        <w:tc>
          <w:tcPr>
            <w:tcW w:w="381" w:type="pct"/>
            <w:vAlign w:val="center"/>
          </w:tcPr>
          <w:p w:rsidR="00354E62" w:rsidRPr="00A5746B" w:rsidRDefault="00354E62">
            <w:pPr>
              <w:rPr>
                <w:sz w:val="20"/>
                <w:szCs w:val="20"/>
              </w:rPr>
            </w:pPr>
            <w:r w:rsidRPr="00A5746B">
              <w:rPr>
                <w:sz w:val="20"/>
                <w:szCs w:val="20"/>
              </w:rPr>
              <w:t>газ</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11.2</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расход натурального топлива</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тыс.куб.м</w:t>
            </w:r>
          </w:p>
        </w:tc>
        <w:tc>
          <w:tcPr>
            <w:tcW w:w="476" w:type="pct"/>
            <w:shd w:val="clear" w:color="auto" w:fill="auto"/>
            <w:vAlign w:val="center"/>
          </w:tcPr>
          <w:p w:rsidR="00354E62" w:rsidRPr="00A5746B" w:rsidRDefault="00354E62">
            <w:pPr>
              <w:jc w:val="center"/>
              <w:rPr>
                <w:sz w:val="20"/>
                <w:szCs w:val="20"/>
              </w:rPr>
            </w:pPr>
            <w:r w:rsidRPr="00A5746B">
              <w:rPr>
                <w:sz w:val="20"/>
                <w:szCs w:val="20"/>
              </w:rPr>
              <w:t>578,2</w:t>
            </w:r>
          </w:p>
        </w:tc>
        <w:tc>
          <w:tcPr>
            <w:tcW w:w="377" w:type="pct"/>
            <w:shd w:val="clear" w:color="auto" w:fill="auto"/>
            <w:vAlign w:val="center"/>
          </w:tcPr>
          <w:p w:rsidR="00354E62" w:rsidRPr="00A5746B" w:rsidRDefault="00354E62">
            <w:pPr>
              <w:jc w:val="center"/>
              <w:rPr>
                <w:sz w:val="20"/>
                <w:szCs w:val="20"/>
              </w:rPr>
            </w:pPr>
            <w:r w:rsidRPr="00A5746B">
              <w:rPr>
                <w:sz w:val="20"/>
                <w:szCs w:val="20"/>
              </w:rPr>
              <w:t>453,3</w:t>
            </w:r>
          </w:p>
        </w:tc>
        <w:tc>
          <w:tcPr>
            <w:tcW w:w="377" w:type="pct"/>
            <w:shd w:val="clear" w:color="auto" w:fill="auto"/>
            <w:vAlign w:val="center"/>
          </w:tcPr>
          <w:p w:rsidR="00354E62" w:rsidRPr="00A5746B" w:rsidRDefault="00354E62">
            <w:pPr>
              <w:jc w:val="center"/>
              <w:rPr>
                <w:sz w:val="20"/>
                <w:szCs w:val="20"/>
              </w:rPr>
            </w:pPr>
            <w:r w:rsidRPr="00A5746B">
              <w:rPr>
                <w:sz w:val="20"/>
                <w:szCs w:val="20"/>
              </w:rPr>
              <w:t>453,3</w:t>
            </w:r>
          </w:p>
        </w:tc>
        <w:tc>
          <w:tcPr>
            <w:tcW w:w="377" w:type="pct"/>
            <w:shd w:val="clear" w:color="auto" w:fill="auto"/>
            <w:vAlign w:val="center"/>
          </w:tcPr>
          <w:p w:rsidR="00354E62" w:rsidRPr="00A5746B" w:rsidRDefault="00354E62">
            <w:pPr>
              <w:jc w:val="center"/>
              <w:rPr>
                <w:sz w:val="20"/>
                <w:szCs w:val="20"/>
              </w:rPr>
            </w:pPr>
            <w:r w:rsidRPr="00A5746B">
              <w:rPr>
                <w:sz w:val="20"/>
                <w:szCs w:val="20"/>
              </w:rPr>
              <w:t>453,3</w:t>
            </w:r>
          </w:p>
        </w:tc>
        <w:tc>
          <w:tcPr>
            <w:tcW w:w="377" w:type="pct"/>
            <w:shd w:val="clear" w:color="auto" w:fill="auto"/>
            <w:vAlign w:val="center"/>
          </w:tcPr>
          <w:p w:rsidR="00354E62" w:rsidRPr="00A5746B" w:rsidRDefault="00354E62">
            <w:pPr>
              <w:jc w:val="center"/>
              <w:rPr>
                <w:sz w:val="20"/>
                <w:szCs w:val="20"/>
              </w:rPr>
            </w:pPr>
            <w:r w:rsidRPr="00A5746B">
              <w:rPr>
                <w:sz w:val="20"/>
                <w:szCs w:val="20"/>
              </w:rPr>
              <w:t>453,3</w:t>
            </w:r>
          </w:p>
        </w:tc>
        <w:tc>
          <w:tcPr>
            <w:tcW w:w="377" w:type="pct"/>
            <w:shd w:val="clear" w:color="auto" w:fill="auto"/>
            <w:vAlign w:val="center"/>
          </w:tcPr>
          <w:p w:rsidR="00354E62" w:rsidRPr="00A5746B" w:rsidRDefault="00354E62">
            <w:pPr>
              <w:jc w:val="center"/>
              <w:rPr>
                <w:sz w:val="20"/>
                <w:szCs w:val="20"/>
              </w:rPr>
            </w:pPr>
            <w:r w:rsidRPr="00A5746B">
              <w:rPr>
                <w:sz w:val="20"/>
                <w:szCs w:val="20"/>
              </w:rPr>
              <w:t>453,3</w:t>
            </w:r>
          </w:p>
        </w:tc>
        <w:tc>
          <w:tcPr>
            <w:tcW w:w="377" w:type="pct"/>
            <w:shd w:val="clear" w:color="auto" w:fill="auto"/>
            <w:vAlign w:val="center"/>
          </w:tcPr>
          <w:p w:rsidR="00354E62" w:rsidRPr="00A5746B" w:rsidRDefault="00354E62">
            <w:pPr>
              <w:jc w:val="center"/>
              <w:rPr>
                <w:sz w:val="20"/>
                <w:szCs w:val="20"/>
              </w:rPr>
            </w:pPr>
            <w:r w:rsidRPr="00A5746B">
              <w:rPr>
                <w:sz w:val="20"/>
                <w:szCs w:val="20"/>
              </w:rPr>
              <w:t>453,3</w:t>
            </w:r>
          </w:p>
        </w:tc>
        <w:tc>
          <w:tcPr>
            <w:tcW w:w="381" w:type="pct"/>
            <w:vAlign w:val="center"/>
          </w:tcPr>
          <w:p w:rsidR="00354E62" w:rsidRPr="00A5746B" w:rsidRDefault="00354E62">
            <w:pPr>
              <w:jc w:val="center"/>
              <w:rPr>
                <w:sz w:val="20"/>
                <w:szCs w:val="20"/>
              </w:rPr>
            </w:pPr>
            <w:r w:rsidRPr="00A5746B">
              <w:rPr>
                <w:sz w:val="20"/>
                <w:szCs w:val="20"/>
              </w:rPr>
              <w:t>453,3</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11.3</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Расход условного топлива</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т.у.т.</w:t>
            </w:r>
          </w:p>
        </w:tc>
        <w:tc>
          <w:tcPr>
            <w:tcW w:w="476" w:type="pct"/>
            <w:shd w:val="clear" w:color="auto" w:fill="auto"/>
            <w:vAlign w:val="center"/>
          </w:tcPr>
          <w:p w:rsidR="00354E62" w:rsidRPr="00A5746B" w:rsidRDefault="00354E62">
            <w:pPr>
              <w:jc w:val="center"/>
              <w:rPr>
                <w:sz w:val="20"/>
                <w:szCs w:val="20"/>
              </w:rPr>
            </w:pPr>
            <w:r w:rsidRPr="00A5746B">
              <w:rPr>
                <w:sz w:val="20"/>
                <w:szCs w:val="20"/>
              </w:rPr>
              <w:t>673,5</w:t>
            </w:r>
          </w:p>
        </w:tc>
        <w:tc>
          <w:tcPr>
            <w:tcW w:w="377" w:type="pct"/>
            <w:shd w:val="clear" w:color="auto" w:fill="auto"/>
            <w:vAlign w:val="center"/>
          </w:tcPr>
          <w:p w:rsidR="00354E62" w:rsidRPr="00A5746B" w:rsidRDefault="00354E62">
            <w:pPr>
              <w:jc w:val="center"/>
              <w:rPr>
                <w:sz w:val="20"/>
                <w:szCs w:val="20"/>
              </w:rPr>
            </w:pPr>
            <w:r w:rsidRPr="00A5746B">
              <w:rPr>
                <w:sz w:val="20"/>
                <w:szCs w:val="20"/>
              </w:rPr>
              <w:t>528,0</w:t>
            </w:r>
          </w:p>
        </w:tc>
        <w:tc>
          <w:tcPr>
            <w:tcW w:w="377" w:type="pct"/>
            <w:shd w:val="clear" w:color="auto" w:fill="auto"/>
            <w:vAlign w:val="center"/>
          </w:tcPr>
          <w:p w:rsidR="00354E62" w:rsidRPr="00A5746B" w:rsidRDefault="00354E62">
            <w:pPr>
              <w:jc w:val="center"/>
              <w:rPr>
                <w:sz w:val="20"/>
                <w:szCs w:val="20"/>
              </w:rPr>
            </w:pPr>
            <w:r w:rsidRPr="00A5746B">
              <w:rPr>
                <w:sz w:val="20"/>
                <w:szCs w:val="20"/>
              </w:rPr>
              <w:t>528,0</w:t>
            </w:r>
          </w:p>
        </w:tc>
        <w:tc>
          <w:tcPr>
            <w:tcW w:w="377" w:type="pct"/>
            <w:shd w:val="clear" w:color="auto" w:fill="auto"/>
            <w:vAlign w:val="center"/>
          </w:tcPr>
          <w:p w:rsidR="00354E62" w:rsidRPr="00A5746B" w:rsidRDefault="00354E62">
            <w:pPr>
              <w:jc w:val="center"/>
              <w:rPr>
                <w:sz w:val="20"/>
                <w:szCs w:val="20"/>
              </w:rPr>
            </w:pPr>
            <w:r w:rsidRPr="00A5746B">
              <w:rPr>
                <w:sz w:val="20"/>
                <w:szCs w:val="20"/>
              </w:rPr>
              <w:t>528,0</w:t>
            </w:r>
          </w:p>
        </w:tc>
        <w:tc>
          <w:tcPr>
            <w:tcW w:w="377" w:type="pct"/>
            <w:shd w:val="clear" w:color="auto" w:fill="auto"/>
            <w:vAlign w:val="center"/>
          </w:tcPr>
          <w:p w:rsidR="00354E62" w:rsidRPr="00A5746B" w:rsidRDefault="00354E62">
            <w:pPr>
              <w:jc w:val="center"/>
              <w:rPr>
                <w:sz w:val="20"/>
                <w:szCs w:val="20"/>
              </w:rPr>
            </w:pPr>
            <w:r w:rsidRPr="00A5746B">
              <w:rPr>
                <w:sz w:val="20"/>
                <w:szCs w:val="20"/>
              </w:rPr>
              <w:t>528,0</w:t>
            </w:r>
          </w:p>
        </w:tc>
        <w:tc>
          <w:tcPr>
            <w:tcW w:w="377" w:type="pct"/>
            <w:shd w:val="clear" w:color="auto" w:fill="auto"/>
            <w:vAlign w:val="center"/>
          </w:tcPr>
          <w:p w:rsidR="00354E62" w:rsidRPr="00A5746B" w:rsidRDefault="00354E62">
            <w:pPr>
              <w:jc w:val="center"/>
              <w:rPr>
                <w:sz w:val="20"/>
                <w:szCs w:val="20"/>
              </w:rPr>
            </w:pPr>
            <w:r w:rsidRPr="00A5746B">
              <w:rPr>
                <w:sz w:val="20"/>
                <w:szCs w:val="20"/>
              </w:rPr>
              <w:t>528,0</w:t>
            </w:r>
          </w:p>
        </w:tc>
        <w:tc>
          <w:tcPr>
            <w:tcW w:w="377" w:type="pct"/>
            <w:shd w:val="clear" w:color="auto" w:fill="auto"/>
            <w:vAlign w:val="center"/>
          </w:tcPr>
          <w:p w:rsidR="00354E62" w:rsidRPr="00A5746B" w:rsidRDefault="00354E62">
            <w:pPr>
              <w:jc w:val="center"/>
              <w:rPr>
                <w:sz w:val="20"/>
                <w:szCs w:val="20"/>
              </w:rPr>
            </w:pPr>
            <w:r w:rsidRPr="00A5746B">
              <w:rPr>
                <w:sz w:val="20"/>
                <w:szCs w:val="20"/>
              </w:rPr>
              <w:t>528,0</w:t>
            </w:r>
          </w:p>
        </w:tc>
        <w:tc>
          <w:tcPr>
            <w:tcW w:w="381" w:type="pct"/>
            <w:vAlign w:val="center"/>
          </w:tcPr>
          <w:p w:rsidR="00354E62" w:rsidRPr="00A5746B" w:rsidRDefault="00354E62">
            <w:pPr>
              <w:jc w:val="center"/>
              <w:rPr>
                <w:sz w:val="20"/>
                <w:szCs w:val="20"/>
              </w:rPr>
            </w:pPr>
            <w:r w:rsidRPr="00A5746B">
              <w:rPr>
                <w:sz w:val="20"/>
                <w:szCs w:val="20"/>
              </w:rPr>
              <w:t>528,0</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11.4</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Выработка тепловой энергии</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Гкал</w:t>
            </w:r>
          </w:p>
        </w:tc>
        <w:tc>
          <w:tcPr>
            <w:tcW w:w="476" w:type="pct"/>
            <w:shd w:val="clear" w:color="auto" w:fill="auto"/>
            <w:vAlign w:val="center"/>
          </w:tcPr>
          <w:p w:rsidR="00354E62" w:rsidRPr="00A5746B" w:rsidRDefault="00354E62">
            <w:pPr>
              <w:jc w:val="center"/>
              <w:rPr>
                <w:sz w:val="20"/>
                <w:szCs w:val="20"/>
              </w:rPr>
            </w:pPr>
            <w:r w:rsidRPr="00A5746B">
              <w:rPr>
                <w:sz w:val="20"/>
                <w:szCs w:val="20"/>
              </w:rPr>
              <w:t>3390,3</w:t>
            </w:r>
          </w:p>
        </w:tc>
        <w:tc>
          <w:tcPr>
            <w:tcW w:w="377" w:type="pct"/>
            <w:shd w:val="clear" w:color="auto" w:fill="auto"/>
            <w:vAlign w:val="center"/>
          </w:tcPr>
          <w:p w:rsidR="00354E62" w:rsidRPr="00A5746B" w:rsidRDefault="00354E62">
            <w:pPr>
              <w:jc w:val="center"/>
              <w:rPr>
                <w:sz w:val="20"/>
                <w:szCs w:val="20"/>
              </w:rPr>
            </w:pPr>
            <w:r w:rsidRPr="00A5746B">
              <w:rPr>
                <w:sz w:val="20"/>
                <w:szCs w:val="20"/>
              </w:rPr>
              <w:t>3390,3</w:t>
            </w:r>
          </w:p>
        </w:tc>
        <w:tc>
          <w:tcPr>
            <w:tcW w:w="377" w:type="pct"/>
            <w:shd w:val="clear" w:color="auto" w:fill="auto"/>
            <w:vAlign w:val="center"/>
          </w:tcPr>
          <w:p w:rsidR="00354E62" w:rsidRPr="00A5746B" w:rsidRDefault="00354E62">
            <w:pPr>
              <w:jc w:val="center"/>
              <w:rPr>
                <w:sz w:val="20"/>
                <w:szCs w:val="20"/>
              </w:rPr>
            </w:pPr>
            <w:r w:rsidRPr="00A5746B">
              <w:rPr>
                <w:sz w:val="20"/>
                <w:szCs w:val="20"/>
              </w:rPr>
              <w:t>3390,3</w:t>
            </w:r>
          </w:p>
        </w:tc>
        <w:tc>
          <w:tcPr>
            <w:tcW w:w="377" w:type="pct"/>
            <w:shd w:val="clear" w:color="auto" w:fill="auto"/>
            <w:vAlign w:val="center"/>
          </w:tcPr>
          <w:p w:rsidR="00354E62" w:rsidRPr="00A5746B" w:rsidRDefault="00354E62">
            <w:pPr>
              <w:jc w:val="center"/>
              <w:rPr>
                <w:sz w:val="20"/>
                <w:szCs w:val="20"/>
              </w:rPr>
            </w:pPr>
            <w:r w:rsidRPr="00A5746B">
              <w:rPr>
                <w:sz w:val="20"/>
                <w:szCs w:val="20"/>
              </w:rPr>
              <w:t>3390,3</w:t>
            </w:r>
          </w:p>
        </w:tc>
        <w:tc>
          <w:tcPr>
            <w:tcW w:w="377" w:type="pct"/>
            <w:shd w:val="clear" w:color="auto" w:fill="auto"/>
            <w:vAlign w:val="center"/>
          </w:tcPr>
          <w:p w:rsidR="00354E62" w:rsidRPr="00A5746B" w:rsidRDefault="00354E62">
            <w:pPr>
              <w:jc w:val="center"/>
              <w:rPr>
                <w:sz w:val="20"/>
                <w:szCs w:val="20"/>
              </w:rPr>
            </w:pPr>
            <w:r w:rsidRPr="00A5746B">
              <w:rPr>
                <w:sz w:val="20"/>
                <w:szCs w:val="20"/>
              </w:rPr>
              <w:t>3390,3</w:t>
            </w:r>
          </w:p>
        </w:tc>
        <w:tc>
          <w:tcPr>
            <w:tcW w:w="377" w:type="pct"/>
            <w:shd w:val="clear" w:color="auto" w:fill="auto"/>
            <w:vAlign w:val="center"/>
          </w:tcPr>
          <w:p w:rsidR="00354E62" w:rsidRPr="00A5746B" w:rsidRDefault="00354E62">
            <w:pPr>
              <w:jc w:val="center"/>
              <w:rPr>
                <w:sz w:val="20"/>
                <w:szCs w:val="20"/>
              </w:rPr>
            </w:pPr>
            <w:r w:rsidRPr="00A5746B">
              <w:rPr>
                <w:sz w:val="20"/>
                <w:szCs w:val="20"/>
              </w:rPr>
              <w:t>3390,3</w:t>
            </w:r>
          </w:p>
        </w:tc>
        <w:tc>
          <w:tcPr>
            <w:tcW w:w="377" w:type="pct"/>
            <w:shd w:val="clear" w:color="auto" w:fill="auto"/>
            <w:vAlign w:val="center"/>
          </w:tcPr>
          <w:p w:rsidR="00354E62" w:rsidRPr="00A5746B" w:rsidRDefault="00354E62">
            <w:pPr>
              <w:jc w:val="center"/>
              <w:rPr>
                <w:sz w:val="20"/>
                <w:szCs w:val="20"/>
              </w:rPr>
            </w:pPr>
            <w:r w:rsidRPr="00A5746B">
              <w:rPr>
                <w:sz w:val="20"/>
                <w:szCs w:val="20"/>
              </w:rPr>
              <w:t>3390,3</w:t>
            </w:r>
          </w:p>
        </w:tc>
        <w:tc>
          <w:tcPr>
            <w:tcW w:w="381" w:type="pct"/>
            <w:vAlign w:val="center"/>
          </w:tcPr>
          <w:p w:rsidR="00354E62" w:rsidRPr="00A5746B" w:rsidRDefault="00354E62">
            <w:pPr>
              <w:jc w:val="center"/>
              <w:rPr>
                <w:sz w:val="20"/>
                <w:szCs w:val="20"/>
              </w:rPr>
            </w:pPr>
            <w:r w:rsidRPr="00A5746B">
              <w:rPr>
                <w:sz w:val="20"/>
                <w:szCs w:val="20"/>
              </w:rPr>
              <w:t>3390,3</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11.5</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Собственные и хозяйственные нужды котельной</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Гкал</w:t>
            </w:r>
          </w:p>
        </w:tc>
        <w:tc>
          <w:tcPr>
            <w:tcW w:w="476" w:type="pct"/>
            <w:shd w:val="clear" w:color="auto" w:fill="auto"/>
            <w:vAlign w:val="center"/>
          </w:tcPr>
          <w:p w:rsidR="00354E62" w:rsidRPr="00A5746B" w:rsidRDefault="00354E62">
            <w:pPr>
              <w:jc w:val="center"/>
              <w:rPr>
                <w:sz w:val="20"/>
                <w:szCs w:val="20"/>
              </w:rPr>
            </w:pPr>
            <w:r w:rsidRPr="00A5746B">
              <w:rPr>
                <w:sz w:val="20"/>
                <w:szCs w:val="20"/>
              </w:rPr>
              <w:t>76,2</w:t>
            </w:r>
          </w:p>
        </w:tc>
        <w:tc>
          <w:tcPr>
            <w:tcW w:w="377" w:type="pct"/>
            <w:shd w:val="clear" w:color="auto" w:fill="auto"/>
            <w:vAlign w:val="center"/>
          </w:tcPr>
          <w:p w:rsidR="00354E62" w:rsidRPr="00A5746B" w:rsidRDefault="00354E62">
            <w:pPr>
              <w:jc w:val="center"/>
              <w:rPr>
                <w:sz w:val="20"/>
                <w:szCs w:val="20"/>
              </w:rPr>
            </w:pPr>
            <w:r w:rsidRPr="00A5746B">
              <w:rPr>
                <w:sz w:val="20"/>
                <w:szCs w:val="20"/>
              </w:rPr>
              <w:t>76,2</w:t>
            </w:r>
          </w:p>
        </w:tc>
        <w:tc>
          <w:tcPr>
            <w:tcW w:w="377" w:type="pct"/>
            <w:shd w:val="clear" w:color="auto" w:fill="auto"/>
            <w:vAlign w:val="center"/>
          </w:tcPr>
          <w:p w:rsidR="00354E62" w:rsidRPr="00A5746B" w:rsidRDefault="00354E62">
            <w:pPr>
              <w:jc w:val="center"/>
              <w:rPr>
                <w:sz w:val="20"/>
                <w:szCs w:val="20"/>
              </w:rPr>
            </w:pPr>
            <w:r w:rsidRPr="00A5746B">
              <w:rPr>
                <w:sz w:val="20"/>
                <w:szCs w:val="20"/>
              </w:rPr>
              <w:t>76,2</w:t>
            </w:r>
          </w:p>
        </w:tc>
        <w:tc>
          <w:tcPr>
            <w:tcW w:w="377" w:type="pct"/>
            <w:shd w:val="clear" w:color="auto" w:fill="auto"/>
            <w:vAlign w:val="center"/>
          </w:tcPr>
          <w:p w:rsidR="00354E62" w:rsidRPr="00A5746B" w:rsidRDefault="00354E62">
            <w:pPr>
              <w:jc w:val="center"/>
              <w:rPr>
                <w:sz w:val="20"/>
                <w:szCs w:val="20"/>
              </w:rPr>
            </w:pPr>
            <w:r w:rsidRPr="00A5746B">
              <w:rPr>
                <w:sz w:val="20"/>
                <w:szCs w:val="20"/>
              </w:rPr>
              <w:t>76,2</w:t>
            </w:r>
          </w:p>
        </w:tc>
        <w:tc>
          <w:tcPr>
            <w:tcW w:w="377" w:type="pct"/>
            <w:shd w:val="clear" w:color="auto" w:fill="auto"/>
            <w:vAlign w:val="center"/>
          </w:tcPr>
          <w:p w:rsidR="00354E62" w:rsidRPr="00A5746B" w:rsidRDefault="00354E62">
            <w:pPr>
              <w:jc w:val="center"/>
              <w:rPr>
                <w:sz w:val="20"/>
                <w:szCs w:val="20"/>
              </w:rPr>
            </w:pPr>
            <w:r w:rsidRPr="00A5746B">
              <w:rPr>
                <w:sz w:val="20"/>
                <w:szCs w:val="20"/>
              </w:rPr>
              <w:t>76,2</w:t>
            </w:r>
          </w:p>
        </w:tc>
        <w:tc>
          <w:tcPr>
            <w:tcW w:w="377" w:type="pct"/>
            <w:shd w:val="clear" w:color="auto" w:fill="auto"/>
            <w:vAlign w:val="center"/>
          </w:tcPr>
          <w:p w:rsidR="00354E62" w:rsidRPr="00A5746B" w:rsidRDefault="00354E62">
            <w:pPr>
              <w:jc w:val="center"/>
              <w:rPr>
                <w:sz w:val="20"/>
                <w:szCs w:val="20"/>
              </w:rPr>
            </w:pPr>
            <w:r w:rsidRPr="00A5746B">
              <w:rPr>
                <w:sz w:val="20"/>
                <w:szCs w:val="20"/>
              </w:rPr>
              <w:t>76,2</w:t>
            </w:r>
          </w:p>
        </w:tc>
        <w:tc>
          <w:tcPr>
            <w:tcW w:w="377" w:type="pct"/>
            <w:shd w:val="clear" w:color="auto" w:fill="auto"/>
            <w:vAlign w:val="center"/>
          </w:tcPr>
          <w:p w:rsidR="00354E62" w:rsidRPr="00A5746B" w:rsidRDefault="00354E62">
            <w:pPr>
              <w:jc w:val="center"/>
              <w:rPr>
                <w:sz w:val="20"/>
                <w:szCs w:val="20"/>
              </w:rPr>
            </w:pPr>
            <w:r w:rsidRPr="00A5746B">
              <w:rPr>
                <w:sz w:val="20"/>
                <w:szCs w:val="20"/>
              </w:rPr>
              <w:t>76,2</w:t>
            </w:r>
          </w:p>
        </w:tc>
        <w:tc>
          <w:tcPr>
            <w:tcW w:w="381" w:type="pct"/>
            <w:vAlign w:val="center"/>
          </w:tcPr>
          <w:p w:rsidR="00354E62" w:rsidRPr="00A5746B" w:rsidRDefault="00354E62">
            <w:pPr>
              <w:jc w:val="center"/>
              <w:rPr>
                <w:sz w:val="20"/>
                <w:szCs w:val="20"/>
              </w:rPr>
            </w:pPr>
            <w:r w:rsidRPr="00A5746B">
              <w:rPr>
                <w:sz w:val="20"/>
                <w:szCs w:val="20"/>
              </w:rPr>
              <w:t>76,2</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11.6</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Тепловая энергия отпущенная в сети</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Гкал</w:t>
            </w:r>
          </w:p>
        </w:tc>
        <w:tc>
          <w:tcPr>
            <w:tcW w:w="476" w:type="pct"/>
            <w:shd w:val="clear" w:color="auto" w:fill="auto"/>
            <w:vAlign w:val="center"/>
          </w:tcPr>
          <w:p w:rsidR="00354E62" w:rsidRPr="00A5746B" w:rsidRDefault="00354E62">
            <w:pPr>
              <w:jc w:val="center"/>
              <w:rPr>
                <w:sz w:val="22"/>
              </w:rPr>
            </w:pPr>
            <w:r w:rsidRPr="00A5746B">
              <w:rPr>
                <w:sz w:val="22"/>
              </w:rPr>
              <w:t>3314,0</w:t>
            </w:r>
          </w:p>
        </w:tc>
        <w:tc>
          <w:tcPr>
            <w:tcW w:w="377" w:type="pct"/>
            <w:shd w:val="clear" w:color="auto" w:fill="auto"/>
            <w:vAlign w:val="center"/>
          </w:tcPr>
          <w:p w:rsidR="00354E62" w:rsidRPr="00A5746B" w:rsidRDefault="00354E62">
            <w:pPr>
              <w:jc w:val="center"/>
              <w:rPr>
                <w:sz w:val="20"/>
                <w:szCs w:val="20"/>
              </w:rPr>
            </w:pPr>
            <w:r w:rsidRPr="00A5746B">
              <w:rPr>
                <w:sz w:val="20"/>
                <w:szCs w:val="20"/>
              </w:rPr>
              <w:t>3314,0</w:t>
            </w:r>
          </w:p>
        </w:tc>
        <w:tc>
          <w:tcPr>
            <w:tcW w:w="377" w:type="pct"/>
            <w:shd w:val="clear" w:color="auto" w:fill="auto"/>
            <w:vAlign w:val="center"/>
          </w:tcPr>
          <w:p w:rsidR="00354E62" w:rsidRPr="00A5746B" w:rsidRDefault="00354E62">
            <w:pPr>
              <w:jc w:val="center"/>
              <w:rPr>
                <w:sz w:val="20"/>
                <w:szCs w:val="20"/>
              </w:rPr>
            </w:pPr>
            <w:r w:rsidRPr="00A5746B">
              <w:rPr>
                <w:sz w:val="20"/>
                <w:szCs w:val="20"/>
              </w:rPr>
              <w:t>3314,0</w:t>
            </w:r>
          </w:p>
        </w:tc>
        <w:tc>
          <w:tcPr>
            <w:tcW w:w="377" w:type="pct"/>
            <w:shd w:val="clear" w:color="auto" w:fill="auto"/>
            <w:vAlign w:val="center"/>
          </w:tcPr>
          <w:p w:rsidR="00354E62" w:rsidRPr="00A5746B" w:rsidRDefault="00354E62">
            <w:pPr>
              <w:jc w:val="center"/>
              <w:rPr>
                <w:sz w:val="20"/>
                <w:szCs w:val="20"/>
              </w:rPr>
            </w:pPr>
            <w:r w:rsidRPr="00A5746B">
              <w:rPr>
                <w:sz w:val="20"/>
                <w:szCs w:val="20"/>
              </w:rPr>
              <w:t>3314,0</w:t>
            </w:r>
          </w:p>
        </w:tc>
        <w:tc>
          <w:tcPr>
            <w:tcW w:w="377" w:type="pct"/>
            <w:shd w:val="clear" w:color="auto" w:fill="auto"/>
            <w:vAlign w:val="center"/>
          </w:tcPr>
          <w:p w:rsidR="00354E62" w:rsidRPr="00A5746B" w:rsidRDefault="00354E62">
            <w:pPr>
              <w:jc w:val="center"/>
              <w:rPr>
                <w:sz w:val="20"/>
                <w:szCs w:val="20"/>
              </w:rPr>
            </w:pPr>
            <w:r w:rsidRPr="00A5746B">
              <w:rPr>
                <w:sz w:val="20"/>
                <w:szCs w:val="20"/>
              </w:rPr>
              <w:t>3314,0</w:t>
            </w:r>
          </w:p>
        </w:tc>
        <w:tc>
          <w:tcPr>
            <w:tcW w:w="377" w:type="pct"/>
            <w:shd w:val="clear" w:color="auto" w:fill="auto"/>
            <w:vAlign w:val="center"/>
          </w:tcPr>
          <w:p w:rsidR="00354E62" w:rsidRPr="00A5746B" w:rsidRDefault="00354E62">
            <w:pPr>
              <w:jc w:val="center"/>
              <w:rPr>
                <w:sz w:val="20"/>
                <w:szCs w:val="20"/>
              </w:rPr>
            </w:pPr>
            <w:r w:rsidRPr="00A5746B">
              <w:rPr>
                <w:sz w:val="20"/>
                <w:szCs w:val="20"/>
              </w:rPr>
              <w:t>3314,0</w:t>
            </w:r>
          </w:p>
        </w:tc>
        <w:tc>
          <w:tcPr>
            <w:tcW w:w="377" w:type="pct"/>
            <w:shd w:val="clear" w:color="auto" w:fill="auto"/>
            <w:vAlign w:val="center"/>
          </w:tcPr>
          <w:p w:rsidR="00354E62" w:rsidRPr="00A5746B" w:rsidRDefault="00354E62">
            <w:pPr>
              <w:jc w:val="center"/>
              <w:rPr>
                <w:sz w:val="20"/>
                <w:szCs w:val="20"/>
              </w:rPr>
            </w:pPr>
            <w:r w:rsidRPr="00A5746B">
              <w:rPr>
                <w:sz w:val="20"/>
                <w:szCs w:val="20"/>
              </w:rPr>
              <w:t>3314,0</w:t>
            </w:r>
          </w:p>
        </w:tc>
        <w:tc>
          <w:tcPr>
            <w:tcW w:w="381" w:type="pct"/>
            <w:vAlign w:val="center"/>
          </w:tcPr>
          <w:p w:rsidR="00354E62" w:rsidRPr="00A5746B" w:rsidRDefault="00354E62">
            <w:pPr>
              <w:jc w:val="center"/>
              <w:rPr>
                <w:sz w:val="20"/>
                <w:szCs w:val="20"/>
              </w:rPr>
            </w:pPr>
            <w:r w:rsidRPr="00A5746B">
              <w:rPr>
                <w:sz w:val="20"/>
                <w:szCs w:val="20"/>
              </w:rPr>
              <w:t>3314,0</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11.7</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Потери тепловой сети</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Гкал</w:t>
            </w:r>
          </w:p>
        </w:tc>
        <w:tc>
          <w:tcPr>
            <w:tcW w:w="476" w:type="pct"/>
            <w:shd w:val="clear" w:color="auto" w:fill="auto"/>
            <w:vAlign w:val="center"/>
          </w:tcPr>
          <w:p w:rsidR="00354E62" w:rsidRPr="00A5746B" w:rsidRDefault="00354E62">
            <w:pPr>
              <w:jc w:val="center"/>
              <w:rPr>
                <w:sz w:val="20"/>
                <w:szCs w:val="20"/>
              </w:rPr>
            </w:pPr>
            <w:r w:rsidRPr="00A5746B">
              <w:rPr>
                <w:sz w:val="20"/>
                <w:szCs w:val="20"/>
              </w:rPr>
              <w:t>0,0</w:t>
            </w:r>
          </w:p>
        </w:tc>
        <w:tc>
          <w:tcPr>
            <w:tcW w:w="377" w:type="pct"/>
            <w:shd w:val="clear" w:color="auto" w:fill="auto"/>
            <w:vAlign w:val="center"/>
          </w:tcPr>
          <w:p w:rsidR="00354E62" w:rsidRPr="00A5746B" w:rsidRDefault="00354E62">
            <w:pPr>
              <w:jc w:val="center"/>
              <w:rPr>
                <w:sz w:val="20"/>
                <w:szCs w:val="20"/>
              </w:rPr>
            </w:pPr>
            <w:r w:rsidRPr="00A5746B">
              <w:rPr>
                <w:sz w:val="20"/>
                <w:szCs w:val="20"/>
              </w:rPr>
              <w:t>0,0</w:t>
            </w:r>
          </w:p>
        </w:tc>
        <w:tc>
          <w:tcPr>
            <w:tcW w:w="377" w:type="pct"/>
            <w:shd w:val="clear" w:color="auto" w:fill="auto"/>
            <w:vAlign w:val="center"/>
          </w:tcPr>
          <w:p w:rsidR="00354E62" w:rsidRPr="00A5746B" w:rsidRDefault="00354E62">
            <w:pPr>
              <w:jc w:val="center"/>
              <w:rPr>
                <w:sz w:val="20"/>
                <w:szCs w:val="20"/>
              </w:rPr>
            </w:pPr>
            <w:r w:rsidRPr="00A5746B">
              <w:rPr>
                <w:sz w:val="20"/>
                <w:szCs w:val="20"/>
              </w:rPr>
              <w:t>0,0</w:t>
            </w:r>
          </w:p>
        </w:tc>
        <w:tc>
          <w:tcPr>
            <w:tcW w:w="377" w:type="pct"/>
            <w:shd w:val="clear" w:color="auto" w:fill="auto"/>
            <w:vAlign w:val="center"/>
          </w:tcPr>
          <w:p w:rsidR="00354E62" w:rsidRPr="00A5746B" w:rsidRDefault="00354E62">
            <w:pPr>
              <w:jc w:val="center"/>
              <w:rPr>
                <w:sz w:val="20"/>
                <w:szCs w:val="20"/>
              </w:rPr>
            </w:pPr>
            <w:r w:rsidRPr="00A5746B">
              <w:rPr>
                <w:sz w:val="20"/>
                <w:szCs w:val="20"/>
              </w:rPr>
              <w:t>0,0</w:t>
            </w:r>
          </w:p>
        </w:tc>
        <w:tc>
          <w:tcPr>
            <w:tcW w:w="377" w:type="pct"/>
            <w:shd w:val="clear" w:color="auto" w:fill="auto"/>
            <w:vAlign w:val="center"/>
          </w:tcPr>
          <w:p w:rsidR="00354E62" w:rsidRPr="00A5746B" w:rsidRDefault="00354E62">
            <w:pPr>
              <w:jc w:val="center"/>
              <w:rPr>
                <w:sz w:val="20"/>
                <w:szCs w:val="20"/>
              </w:rPr>
            </w:pPr>
            <w:r w:rsidRPr="00A5746B">
              <w:rPr>
                <w:sz w:val="20"/>
                <w:szCs w:val="20"/>
              </w:rPr>
              <w:t>0,0</w:t>
            </w:r>
          </w:p>
        </w:tc>
        <w:tc>
          <w:tcPr>
            <w:tcW w:w="377" w:type="pct"/>
            <w:shd w:val="clear" w:color="auto" w:fill="auto"/>
            <w:vAlign w:val="center"/>
          </w:tcPr>
          <w:p w:rsidR="00354E62" w:rsidRPr="00A5746B" w:rsidRDefault="00354E62">
            <w:pPr>
              <w:jc w:val="center"/>
              <w:rPr>
                <w:sz w:val="20"/>
                <w:szCs w:val="20"/>
              </w:rPr>
            </w:pPr>
            <w:r w:rsidRPr="00A5746B">
              <w:rPr>
                <w:sz w:val="20"/>
                <w:szCs w:val="20"/>
              </w:rPr>
              <w:t>0,0</w:t>
            </w:r>
          </w:p>
        </w:tc>
        <w:tc>
          <w:tcPr>
            <w:tcW w:w="377" w:type="pct"/>
            <w:shd w:val="clear" w:color="auto" w:fill="auto"/>
            <w:vAlign w:val="center"/>
          </w:tcPr>
          <w:p w:rsidR="00354E62" w:rsidRPr="00A5746B" w:rsidRDefault="00354E62">
            <w:pPr>
              <w:jc w:val="center"/>
              <w:rPr>
                <w:sz w:val="20"/>
                <w:szCs w:val="20"/>
              </w:rPr>
            </w:pPr>
            <w:r w:rsidRPr="00A5746B">
              <w:rPr>
                <w:sz w:val="20"/>
                <w:szCs w:val="20"/>
              </w:rPr>
              <w:t>0,0</w:t>
            </w:r>
          </w:p>
        </w:tc>
        <w:tc>
          <w:tcPr>
            <w:tcW w:w="381" w:type="pct"/>
            <w:vAlign w:val="center"/>
          </w:tcPr>
          <w:p w:rsidR="00354E62" w:rsidRPr="00A5746B" w:rsidRDefault="00354E62">
            <w:pPr>
              <w:jc w:val="center"/>
              <w:rPr>
                <w:sz w:val="20"/>
                <w:szCs w:val="20"/>
              </w:rPr>
            </w:pPr>
            <w:r w:rsidRPr="00A5746B">
              <w:rPr>
                <w:sz w:val="20"/>
                <w:szCs w:val="20"/>
              </w:rPr>
              <w:t>0,0</w:t>
            </w:r>
          </w:p>
        </w:tc>
      </w:tr>
      <w:tr w:rsidR="00354E62" w:rsidRPr="00A5746B" w:rsidTr="00EC2167">
        <w:trPr>
          <w:cantSplit/>
        </w:trPr>
        <w:tc>
          <w:tcPr>
            <w:tcW w:w="274" w:type="pct"/>
            <w:vAlign w:val="bottom"/>
          </w:tcPr>
          <w:p w:rsidR="00354E62" w:rsidRPr="00A5746B" w:rsidRDefault="00354E62" w:rsidP="00EC2167">
            <w:pPr>
              <w:jc w:val="center"/>
              <w:rPr>
                <w:sz w:val="22"/>
              </w:rPr>
            </w:pPr>
          </w:p>
        </w:tc>
        <w:tc>
          <w:tcPr>
            <w:tcW w:w="1192" w:type="pct"/>
            <w:shd w:val="clear" w:color="auto" w:fill="auto"/>
            <w:vAlign w:val="center"/>
          </w:tcPr>
          <w:p w:rsidR="00354E62" w:rsidRPr="00A5746B" w:rsidRDefault="00354E62" w:rsidP="00EC2167">
            <w:pPr>
              <w:jc w:val="center"/>
              <w:rPr>
                <w:rFonts w:eastAsia="Times New Roman"/>
                <w:sz w:val="22"/>
                <w:lang w:eastAsia="ru-RU"/>
              </w:rPr>
            </w:pP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w:t>
            </w:r>
          </w:p>
        </w:tc>
        <w:tc>
          <w:tcPr>
            <w:tcW w:w="476" w:type="pct"/>
            <w:shd w:val="clear" w:color="auto" w:fill="auto"/>
            <w:vAlign w:val="center"/>
          </w:tcPr>
          <w:p w:rsidR="00354E62" w:rsidRPr="00A5746B" w:rsidRDefault="00354E62">
            <w:pPr>
              <w:jc w:val="center"/>
              <w:rPr>
                <w:sz w:val="22"/>
              </w:rPr>
            </w:pPr>
            <w:r w:rsidRPr="00A5746B">
              <w:rPr>
                <w:sz w:val="22"/>
              </w:rPr>
              <w:t>0,0</w:t>
            </w:r>
          </w:p>
        </w:tc>
        <w:tc>
          <w:tcPr>
            <w:tcW w:w="377" w:type="pct"/>
            <w:shd w:val="clear" w:color="auto" w:fill="auto"/>
            <w:vAlign w:val="center"/>
          </w:tcPr>
          <w:p w:rsidR="00354E62" w:rsidRPr="00A5746B" w:rsidRDefault="00354E62">
            <w:pPr>
              <w:jc w:val="center"/>
              <w:rPr>
                <w:sz w:val="22"/>
              </w:rPr>
            </w:pPr>
            <w:r w:rsidRPr="00A5746B">
              <w:rPr>
                <w:sz w:val="22"/>
              </w:rPr>
              <w:t>0,0</w:t>
            </w:r>
          </w:p>
        </w:tc>
        <w:tc>
          <w:tcPr>
            <w:tcW w:w="377" w:type="pct"/>
            <w:shd w:val="clear" w:color="auto" w:fill="auto"/>
            <w:vAlign w:val="center"/>
          </w:tcPr>
          <w:p w:rsidR="00354E62" w:rsidRPr="00A5746B" w:rsidRDefault="00354E62">
            <w:pPr>
              <w:jc w:val="center"/>
              <w:rPr>
                <w:sz w:val="22"/>
              </w:rPr>
            </w:pPr>
            <w:r w:rsidRPr="00A5746B">
              <w:rPr>
                <w:sz w:val="22"/>
              </w:rPr>
              <w:t>0,0</w:t>
            </w:r>
          </w:p>
        </w:tc>
        <w:tc>
          <w:tcPr>
            <w:tcW w:w="377" w:type="pct"/>
            <w:shd w:val="clear" w:color="auto" w:fill="auto"/>
            <w:vAlign w:val="center"/>
          </w:tcPr>
          <w:p w:rsidR="00354E62" w:rsidRPr="00A5746B" w:rsidRDefault="00354E62">
            <w:pPr>
              <w:jc w:val="center"/>
              <w:rPr>
                <w:sz w:val="22"/>
              </w:rPr>
            </w:pPr>
            <w:r w:rsidRPr="00A5746B">
              <w:rPr>
                <w:sz w:val="22"/>
              </w:rPr>
              <w:t>0,0</w:t>
            </w:r>
          </w:p>
        </w:tc>
        <w:tc>
          <w:tcPr>
            <w:tcW w:w="377" w:type="pct"/>
            <w:shd w:val="clear" w:color="auto" w:fill="auto"/>
            <w:vAlign w:val="center"/>
          </w:tcPr>
          <w:p w:rsidR="00354E62" w:rsidRPr="00A5746B" w:rsidRDefault="00354E62">
            <w:pPr>
              <w:jc w:val="center"/>
              <w:rPr>
                <w:sz w:val="22"/>
              </w:rPr>
            </w:pPr>
            <w:r w:rsidRPr="00A5746B">
              <w:rPr>
                <w:sz w:val="22"/>
              </w:rPr>
              <w:t>0,0</w:t>
            </w:r>
          </w:p>
        </w:tc>
        <w:tc>
          <w:tcPr>
            <w:tcW w:w="377" w:type="pct"/>
            <w:shd w:val="clear" w:color="auto" w:fill="auto"/>
            <w:vAlign w:val="center"/>
          </w:tcPr>
          <w:p w:rsidR="00354E62" w:rsidRPr="00A5746B" w:rsidRDefault="00354E62">
            <w:pPr>
              <w:jc w:val="center"/>
              <w:rPr>
                <w:sz w:val="22"/>
              </w:rPr>
            </w:pPr>
            <w:r w:rsidRPr="00A5746B">
              <w:rPr>
                <w:sz w:val="22"/>
              </w:rPr>
              <w:t>0,0</w:t>
            </w:r>
          </w:p>
        </w:tc>
        <w:tc>
          <w:tcPr>
            <w:tcW w:w="377" w:type="pct"/>
            <w:shd w:val="clear" w:color="auto" w:fill="auto"/>
            <w:vAlign w:val="center"/>
          </w:tcPr>
          <w:p w:rsidR="00354E62" w:rsidRPr="00A5746B" w:rsidRDefault="00354E62">
            <w:pPr>
              <w:jc w:val="center"/>
              <w:rPr>
                <w:sz w:val="22"/>
              </w:rPr>
            </w:pPr>
            <w:r w:rsidRPr="00A5746B">
              <w:rPr>
                <w:sz w:val="22"/>
              </w:rPr>
              <w:t>0,0</w:t>
            </w:r>
          </w:p>
        </w:tc>
        <w:tc>
          <w:tcPr>
            <w:tcW w:w="381" w:type="pct"/>
            <w:vAlign w:val="center"/>
          </w:tcPr>
          <w:p w:rsidR="00354E62" w:rsidRPr="00A5746B" w:rsidRDefault="00354E62">
            <w:pPr>
              <w:jc w:val="center"/>
              <w:rPr>
                <w:sz w:val="22"/>
              </w:rPr>
            </w:pPr>
            <w:r w:rsidRPr="00A5746B">
              <w:rPr>
                <w:sz w:val="22"/>
              </w:rPr>
              <w:t>0,0</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11.8</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Тепловая энергия отпущенная п</w:t>
            </w:r>
            <w:r w:rsidRPr="00A5746B">
              <w:rPr>
                <w:rFonts w:eastAsia="Times New Roman"/>
                <w:sz w:val="22"/>
                <w:lang w:eastAsia="ru-RU"/>
              </w:rPr>
              <w:t>о</w:t>
            </w:r>
            <w:r w:rsidRPr="00A5746B">
              <w:rPr>
                <w:rFonts w:eastAsia="Times New Roman"/>
                <w:sz w:val="22"/>
                <w:lang w:eastAsia="ru-RU"/>
              </w:rPr>
              <w:t>требителям</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Гкал</w:t>
            </w:r>
          </w:p>
        </w:tc>
        <w:tc>
          <w:tcPr>
            <w:tcW w:w="476" w:type="pct"/>
            <w:shd w:val="clear" w:color="auto" w:fill="auto"/>
            <w:vAlign w:val="center"/>
          </w:tcPr>
          <w:p w:rsidR="00354E62" w:rsidRPr="00A5746B" w:rsidRDefault="00354E62">
            <w:pPr>
              <w:jc w:val="center"/>
              <w:rPr>
                <w:sz w:val="20"/>
                <w:szCs w:val="20"/>
              </w:rPr>
            </w:pPr>
            <w:r w:rsidRPr="00A5746B">
              <w:rPr>
                <w:sz w:val="20"/>
                <w:szCs w:val="20"/>
              </w:rPr>
              <w:t>3314,0</w:t>
            </w:r>
          </w:p>
        </w:tc>
        <w:tc>
          <w:tcPr>
            <w:tcW w:w="377" w:type="pct"/>
            <w:shd w:val="clear" w:color="auto" w:fill="auto"/>
            <w:vAlign w:val="center"/>
          </w:tcPr>
          <w:p w:rsidR="00354E62" w:rsidRPr="00A5746B" w:rsidRDefault="00354E62">
            <w:pPr>
              <w:jc w:val="center"/>
              <w:rPr>
                <w:sz w:val="20"/>
                <w:szCs w:val="20"/>
              </w:rPr>
            </w:pPr>
            <w:r w:rsidRPr="00A5746B">
              <w:rPr>
                <w:sz w:val="20"/>
                <w:szCs w:val="20"/>
              </w:rPr>
              <w:t>3314,0</w:t>
            </w:r>
          </w:p>
        </w:tc>
        <w:tc>
          <w:tcPr>
            <w:tcW w:w="377" w:type="pct"/>
            <w:shd w:val="clear" w:color="auto" w:fill="auto"/>
            <w:vAlign w:val="center"/>
          </w:tcPr>
          <w:p w:rsidR="00354E62" w:rsidRPr="00A5746B" w:rsidRDefault="00354E62">
            <w:pPr>
              <w:jc w:val="center"/>
              <w:rPr>
                <w:sz w:val="20"/>
                <w:szCs w:val="20"/>
              </w:rPr>
            </w:pPr>
            <w:r w:rsidRPr="00A5746B">
              <w:rPr>
                <w:sz w:val="20"/>
                <w:szCs w:val="20"/>
              </w:rPr>
              <w:t>3314,0</w:t>
            </w:r>
          </w:p>
        </w:tc>
        <w:tc>
          <w:tcPr>
            <w:tcW w:w="377" w:type="pct"/>
            <w:shd w:val="clear" w:color="auto" w:fill="auto"/>
            <w:vAlign w:val="center"/>
          </w:tcPr>
          <w:p w:rsidR="00354E62" w:rsidRPr="00A5746B" w:rsidRDefault="00354E62">
            <w:pPr>
              <w:jc w:val="center"/>
              <w:rPr>
                <w:sz w:val="20"/>
                <w:szCs w:val="20"/>
              </w:rPr>
            </w:pPr>
            <w:r w:rsidRPr="00A5746B">
              <w:rPr>
                <w:sz w:val="20"/>
                <w:szCs w:val="20"/>
              </w:rPr>
              <w:t>3314,0</w:t>
            </w:r>
          </w:p>
        </w:tc>
        <w:tc>
          <w:tcPr>
            <w:tcW w:w="377" w:type="pct"/>
            <w:shd w:val="clear" w:color="auto" w:fill="auto"/>
            <w:vAlign w:val="center"/>
          </w:tcPr>
          <w:p w:rsidR="00354E62" w:rsidRPr="00A5746B" w:rsidRDefault="00354E62">
            <w:pPr>
              <w:jc w:val="center"/>
              <w:rPr>
                <w:sz w:val="20"/>
                <w:szCs w:val="20"/>
              </w:rPr>
            </w:pPr>
            <w:r w:rsidRPr="00A5746B">
              <w:rPr>
                <w:sz w:val="20"/>
                <w:szCs w:val="20"/>
              </w:rPr>
              <w:t>3314,0</w:t>
            </w:r>
          </w:p>
        </w:tc>
        <w:tc>
          <w:tcPr>
            <w:tcW w:w="377" w:type="pct"/>
            <w:shd w:val="clear" w:color="auto" w:fill="auto"/>
            <w:vAlign w:val="center"/>
          </w:tcPr>
          <w:p w:rsidR="00354E62" w:rsidRPr="00A5746B" w:rsidRDefault="00354E62">
            <w:pPr>
              <w:jc w:val="center"/>
              <w:rPr>
                <w:sz w:val="20"/>
                <w:szCs w:val="20"/>
              </w:rPr>
            </w:pPr>
            <w:r w:rsidRPr="00A5746B">
              <w:rPr>
                <w:sz w:val="20"/>
                <w:szCs w:val="20"/>
              </w:rPr>
              <w:t>3314,0</w:t>
            </w:r>
          </w:p>
        </w:tc>
        <w:tc>
          <w:tcPr>
            <w:tcW w:w="377" w:type="pct"/>
            <w:shd w:val="clear" w:color="auto" w:fill="auto"/>
            <w:vAlign w:val="center"/>
          </w:tcPr>
          <w:p w:rsidR="00354E62" w:rsidRPr="00A5746B" w:rsidRDefault="00354E62">
            <w:pPr>
              <w:jc w:val="center"/>
              <w:rPr>
                <w:sz w:val="20"/>
                <w:szCs w:val="20"/>
              </w:rPr>
            </w:pPr>
            <w:r w:rsidRPr="00A5746B">
              <w:rPr>
                <w:sz w:val="20"/>
                <w:szCs w:val="20"/>
              </w:rPr>
              <w:t>3314,0</w:t>
            </w:r>
          </w:p>
        </w:tc>
        <w:tc>
          <w:tcPr>
            <w:tcW w:w="381" w:type="pct"/>
            <w:vAlign w:val="center"/>
          </w:tcPr>
          <w:p w:rsidR="00354E62" w:rsidRPr="00A5746B" w:rsidRDefault="00354E62">
            <w:pPr>
              <w:jc w:val="center"/>
              <w:rPr>
                <w:sz w:val="20"/>
                <w:szCs w:val="20"/>
              </w:rPr>
            </w:pPr>
            <w:r w:rsidRPr="00A5746B">
              <w:rPr>
                <w:sz w:val="20"/>
                <w:szCs w:val="20"/>
              </w:rPr>
              <w:t>3314,0</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11.9</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УРУТ на отпуск тепловой энергии</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кг.у.т/Гкал</w:t>
            </w:r>
          </w:p>
        </w:tc>
        <w:tc>
          <w:tcPr>
            <w:tcW w:w="476" w:type="pct"/>
            <w:shd w:val="clear" w:color="auto" w:fill="auto"/>
            <w:vAlign w:val="center"/>
          </w:tcPr>
          <w:p w:rsidR="00354E62" w:rsidRPr="00A5746B" w:rsidRDefault="00354E62">
            <w:pPr>
              <w:jc w:val="center"/>
              <w:rPr>
                <w:sz w:val="20"/>
                <w:szCs w:val="20"/>
              </w:rPr>
            </w:pPr>
            <w:r w:rsidRPr="00A5746B">
              <w:rPr>
                <w:sz w:val="20"/>
                <w:szCs w:val="20"/>
              </w:rPr>
              <w:t>157,0</w:t>
            </w:r>
          </w:p>
        </w:tc>
        <w:tc>
          <w:tcPr>
            <w:tcW w:w="377" w:type="pct"/>
            <w:shd w:val="clear" w:color="auto" w:fill="auto"/>
            <w:vAlign w:val="center"/>
          </w:tcPr>
          <w:p w:rsidR="00354E62" w:rsidRPr="00A5746B" w:rsidRDefault="00354E62">
            <w:pPr>
              <w:jc w:val="center"/>
              <w:rPr>
                <w:sz w:val="20"/>
                <w:szCs w:val="20"/>
              </w:rPr>
            </w:pPr>
            <w:r w:rsidRPr="00A5746B">
              <w:rPr>
                <w:sz w:val="20"/>
                <w:szCs w:val="20"/>
              </w:rPr>
              <w:t>155,7</w:t>
            </w:r>
          </w:p>
        </w:tc>
        <w:tc>
          <w:tcPr>
            <w:tcW w:w="377" w:type="pct"/>
            <w:shd w:val="clear" w:color="auto" w:fill="auto"/>
            <w:vAlign w:val="center"/>
          </w:tcPr>
          <w:p w:rsidR="00354E62" w:rsidRPr="00A5746B" w:rsidRDefault="00354E62">
            <w:pPr>
              <w:jc w:val="center"/>
              <w:rPr>
                <w:sz w:val="20"/>
                <w:szCs w:val="20"/>
              </w:rPr>
            </w:pPr>
            <w:r w:rsidRPr="00A5746B">
              <w:rPr>
                <w:sz w:val="20"/>
                <w:szCs w:val="20"/>
              </w:rPr>
              <w:t>155,7</w:t>
            </w:r>
          </w:p>
        </w:tc>
        <w:tc>
          <w:tcPr>
            <w:tcW w:w="377" w:type="pct"/>
            <w:shd w:val="clear" w:color="auto" w:fill="auto"/>
            <w:vAlign w:val="center"/>
          </w:tcPr>
          <w:p w:rsidR="00354E62" w:rsidRPr="00A5746B" w:rsidRDefault="00354E62">
            <w:pPr>
              <w:jc w:val="center"/>
              <w:rPr>
                <w:sz w:val="20"/>
                <w:szCs w:val="20"/>
              </w:rPr>
            </w:pPr>
            <w:r w:rsidRPr="00A5746B">
              <w:rPr>
                <w:sz w:val="20"/>
                <w:szCs w:val="20"/>
              </w:rPr>
              <w:t>155,7</w:t>
            </w:r>
          </w:p>
        </w:tc>
        <w:tc>
          <w:tcPr>
            <w:tcW w:w="377" w:type="pct"/>
            <w:shd w:val="clear" w:color="auto" w:fill="auto"/>
            <w:vAlign w:val="center"/>
          </w:tcPr>
          <w:p w:rsidR="00354E62" w:rsidRPr="00A5746B" w:rsidRDefault="00354E62">
            <w:pPr>
              <w:jc w:val="center"/>
              <w:rPr>
                <w:sz w:val="20"/>
                <w:szCs w:val="20"/>
              </w:rPr>
            </w:pPr>
            <w:r w:rsidRPr="00A5746B">
              <w:rPr>
                <w:sz w:val="20"/>
                <w:szCs w:val="20"/>
              </w:rPr>
              <w:t>155,7</w:t>
            </w:r>
          </w:p>
        </w:tc>
        <w:tc>
          <w:tcPr>
            <w:tcW w:w="377" w:type="pct"/>
            <w:shd w:val="clear" w:color="auto" w:fill="auto"/>
            <w:vAlign w:val="center"/>
          </w:tcPr>
          <w:p w:rsidR="00354E62" w:rsidRPr="00A5746B" w:rsidRDefault="00354E62">
            <w:pPr>
              <w:jc w:val="center"/>
              <w:rPr>
                <w:sz w:val="20"/>
                <w:szCs w:val="20"/>
              </w:rPr>
            </w:pPr>
            <w:r w:rsidRPr="00A5746B">
              <w:rPr>
                <w:sz w:val="20"/>
                <w:szCs w:val="20"/>
              </w:rPr>
              <w:t>155,7</w:t>
            </w:r>
          </w:p>
        </w:tc>
        <w:tc>
          <w:tcPr>
            <w:tcW w:w="377" w:type="pct"/>
            <w:shd w:val="clear" w:color="auto" w:fill="auto"/>
            <w:vAlign w:val="center"/>
          </w:tcPr>
          <w:p w:rsidR="00354E62" w:rsidRPr="00A5746B" w:rsidRDefault="00354E62">
            <w:pPr>
              <w:jc w:val="center"/>
              <w:rPr>
                <w:sz w:val="20"/>
                <w:szCs w:val="20"/>
              </w:rPr>
            </w:pPr>
            <w:r w:rsidRPr="00A5746B">
              <w:rPr>
                <w:sz w:val="20"/>
                <w:szCs w:val="20"/>
              </w:rPr>
              <w:t>155,7</w:t>
            </w:r>
          </w:p>
        </w:tc>
        <w:tc>
          <w:tcPr>
            <w:tcW w:w="381" w:type="pct"/>
            <w:vAlign w:val="center"/>
          </w:tcPr>
          <w:p w:rsidR="00354E62" w:rsidRPr="00A5746B" w:rsidRDefault="00354E62">
            <w:pPr>
              <w:jc w:val="center"/>
              <w:rPr>
                <w:sz w:val="20"/>
                <w:szCs w:val="20"/>
              </w:rPr>
            </w:pPr>
            <w:r w:rsidRPr="00A5746B">
              <w:rPr>
                <w:sz w:val="20"/>
                <w:szCs w:val="20"/>
              </w:rPr>
              <w:t>155,7</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11.10</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Средневзвешенный КПД котел</w:t>
            </w:r>
            <w:r w:rsidRPr="00A5746B">
              <w:rPr>
                <w:rFonts w:eastAsia="Times New Roman"/>
                <w:sz w:val="22"/>
                <w:lang w:eastAsia="ru-RU"/>
              </w:rPr>
              <w:t>ь</w:t>
            </w:r>
            <w:r w:rsidRPr="00A5746B">
              <w:rPr>
                <w:rFonts w:eastAsia="Times New Roman"/>
                <w:sz w:val="22"/>
                <w:lang w:eastAsia="ru-RU"/>
              </w:rPr>
              <w:t>ных</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w:t>
            </w:r>
          </w:p>
        </w:tc>
        <w:tc>
          <w:tcPr>
            <w:tcW w:w="476" w:type="pct"/>
            <w:shd w:val="clear" w:color="auto" w:fill="auto"/>
            <w:vAlign w:val="center"/>
          </w:tcPr>
          <w:p w:rsidR="00354E62" w:rsidRPr="00A5746B" w:rsidRDefault="00354E62">
            <w:pPr>
              <w:jc w:val="center"/>
              <w:rPr>
                <w:sz w:val="20"/>
                <w:szCs w:val="20"/>
              </w:rPr>
            </w:pPr>
            <w:r w:rsidRPr="00A5746B">
              <w:rPr>
                <w:sz w:val="20"/>
                <w:szCs w:val="20"/>
              </w:rPr>
              <w:t>91,1</w:t>
            </w:r>
          </w:p>
        </w:tc>
        <w:tc>
          <w:tcPr>
            <w:tcW w:w="377" w:type="pct"/>
            <w:shd w:val="clear" w:color="auto" w:fill="auto"/>
            <w:vAlign w:val="center"/>
          </w:tcPr>
          <w:p w:rsidR="00354E62" w:rsidRPr="00A5746B" w:rsidRDefault="00354E62">
            <w:pPr>
              <w:jc w:val="center"/>
              <w:rPr>
                <w:sz w:val="20"/>
                <w:szCs w:val="20"/>
              </w:rPr>
            </w:pPr>
            <w:r w:rsidRPr="00A5746B">
              <w:rPr>
                <w:sz w:val="20"/>
                <w:szCs w:val="20"/>
              </w:rPr>
              <w:t>91,8</w:t>
            </w:r>
          </w:p>
        </w:tc>
        <w:tc>
          <w:tcPr>
            <w:tcW w:w="377" w:type="pct"/>
            <w:shd w:val="clear" w:color="auto" w:fill="auto"/>
            <w:vAlign w:val="center"/>
          </w:tcPr>
          <w:p w:rsidR="00354E62" w:rsidRPr="00A5746B" w:rsidRDefault="00354E62">
            <w:pPr>
              <w:jc w:val="center"/>
              <w:rPr>
                <w:sz w:val="20"/>
                <w:szCs w:val="20"/>
              </w:rPr>
            </w:pPr>
            <w:r w:rsidRPr="00A5746B">
              <w:rPr>
                <w:sz w:val="20"/>
                <w:szCs w:val="20"/>
              </w:rPr>
              <w:t>91,8</w:t>
            </w:r>
          </w:p>
        </w:tc>
        <w:tc>
          <w:tcPr>
            <w:tcW w:w="377" w:type="pct"/>
            <w:shd w:val="clear" w:color="auto" w:fill="auto"/>
            <w:vAlign w:val="center"/>
          </w:tcPr>
          <w:p w:rsidR="00354E62" w:rsidRPr="00A5746B" w:rsidRDefault="00354E62">
            <w:pPr>
              <w:jc w:val="center"/>
              <w:rPr>
                <w:sz w:val="20"/>
                <w:szCs w:val="20"/>
              </w:rPr>
            </w:pPr>
            <w:r w:rsidRPr="00A5746B">
              <w:rPr>
                <w:sz w:val="20"/>
                <w:szCs w:val="20"/>
              </w:rPr>
              <w:t>91,8</w:t>
            </w:r>
          </w:p>
        </w:tc>
        <w:tc>
          <w:tcPr>
            <w:tcW w:w="377" w:type="pct"/>
            <w:shd w:val="clear" w:color="auto" w:fill="auto"/>
            <w:vAlign w:val="center"/>
          </w:tcPr>
          <w:p w:rsidR="00354E62" w:rsidRPr="00A5746B" w:rsidRDefault="00354E62">
            <w:pPr>
              <w:jc w:val="center"/>
              <w:rPr>
                <w:sz w:val="20"/>
                <w:szCs w:val="20"/>
              </w:rPr>
            </w:pPr>
            <w:r w:rsidRPr="00A5746B">
              <w:rPr>
                <w:sz w:val="20"/>
                <w:szCs w:val="20"/>
              </w:rPr>
              <w:t>91,8</w:t>
            </w:r>
          </w:p>
        </w:tc>
        <w:tc>
          <w:tcPr>
            <w:tcW w:w="377" w:type="pct"/>
            <w:shd w:val="clear" w:color="auto" w:fill="auto"/>
            <w:vAlign w:val="center"/>
          </w:tcPr>
          <w:p w:rsidR="00354E62" w:rsidRPr="00A5746B" w:rsidRDefault="00354E62">
            <w:pPr>
              <w:jc w:val="center"/>
              <w:rPr>
                <w:sz w:val="20"/>
                <w:szCs w:val="20"/>
              </w:rPr>
            </w:pPr>
            <w:r w:rsidRPr="00A5746B">
              <w:rPr>
                <w:sz w:val="20"/>
                <w:szCs w:val="20"/>
              </w:rPr>
              <w:t>91,8</w:t>
            </w:r>
          </w:p>
        </w:tc>
        <w:tc>
          <w:tcPr>
            <w:tcW w:w="377" w:type="pct"/>
            <w:shd w:val="clear" w:color="auto" w:fill="auto"/>
            <w:vAlign w:val="center"/>
          </w:tcPr>
          <w:p w:rsidR="00354E62" w:rsidRPr="00A5746B" w:rsidRDefault="00354E62">
            <w:pPr>
              <w:jc w:val="center"/>
              <w:rPr>
                <w:sz w:val="20"/>
                <w:szCs w:val="20"/>
              </w:rPr>
            </w:pPr>
            <w:r w:rsidRPr="00A5746B">
              <w:rPr>
                <w:sz w:val="20"/>
                <w:szCs w:val="20"/>
              </w:rPr>
              <w:t>91,8</w:t>
            </w:r>
          </w:p>
        </w:tc>
        <w:tc>
          <w:tcPr>
            <w:tcW w:w="381" w:type="pct"/>
            <w:vAlign w:val="center"/>
          </w:tcPr>
          <w:p w:rsidR="00354E62" w:rsidRPr="00A5746B" w:rsidRDefault="00354E62">
            <w:pPr>
              <w:jc w:val="center"/>
              <w:rPr>
                <w:sz w:val="20"/>
                <w:szCs w:val="20"/>
              </w:rPr>
            </w:pPr>
            <w:r w:rsidRPr="00A5746B">
              <w:rPr>
                <w:sz w:val="20"/>
                <w:szCs w:val="20"/>
              </w:rPr>
              <w:t>91,8</w:t>
            </w:r>
          </w:p>
        </w:tc>
      </w:tr>
      <w:tr w:rsidR="00354E62" w:rsidRPr="00A5746B" w:rsidTr="002956A6">
        <w:trPr>
          <w:cantSplit/>
        </w:trPr>
        <w:tc>
          <w:tcPr>
            <w:tcW w:w="274" w:type="pct"/>
            <w:vAlign w:val="bottom"/>
          </w:tcPr>
          <w:p w:rsidR="00354E62" w:rsidRPr="00A5746B" w:rsidRDefault="00354E62" w:rsidP="00EC2167">
            <w:pPr>
              <w:jc w:val="center"/>
              <w:rPr>
                <w:sz w:val="22"/>
              </w:rPr>
            </w:pPr>
            <w:r w:rsidRPr="00A5746B">
              <w:rPr>
                <w:sz w:val="22"/>
              </w:rPr>
              <w:t>12</w:t>
            </w:r>
          </w:p>
        </w:tc>
        <w:tc>
          <w:tcPr>
            <w:tcW w:w="1192" w:type="pct"/>
            <w:shd w:val="clear" w:color="auto" w:fill="auto"/>
            <w:vAlign w:val="bottom"/>
          </w:tcPr>
          <w:p w:rsidR="00354E62" w:rsidRPr="00A5746B" w:rsidRDefault="00354E62" w:rsidP="00EC2167">
            <w:pPr>
              <w:jc w:val="left"/>
              <w:rPr>
                <w:rFonts w:eastAsia="Times New Roman"/>
                <w:sz w:val="22"/>
                <w:lang w:eastAsia="ru-RU"/>
              </w:rPr>
            </w:pPr>
            <w:r w:rsidRPr="00A5746B">
              <w:rPr>
                <w:rFonts w:eastAsia="Times New Roman"/>
                <w:b/>
                <w:bCs/>
                <w:sz w:val="22"/>
                <w:lang w:eastAsia="ru-RU"/>
              </w:rPr>
              <w:t>Котельная (д.Бармашур, ул. С</w:t>
            </w:r>
            <w:r w:rsidRPr="00A5746B">
              <w:rPr>
                <w:rFonts w:eastAsia="Times New Roman"/>
                <w:b/>
                <w:bCs/>
                <w:sz w:val="22"/>
                <w:lang w:eastAsia="ru-RU"/>
              </w:rPr>
              <w:t>о</w:t>
            </w:r>
            <w:r w:rsidRPr="00A5746B">
              <w:rPr>
                <w:rFonts w:eastAsia="Times New Roman"/>
                <w:b/>
                <w:bCs/>
                <w:sz w:val="22"/>
                <w:lang w:eastAsia="ru-RU"/>
              </w:rPr>
              <w:t>ветская, 42а)</w:t>
            </w:r>
          </w:p>
        </w:tc>
        <w:tc>
          <w:tcPr>
            <w:tcW w:w="414" w:type="pct"/>
            <w:shd w:val="clear" w:color="auto" w:fill="auto"/>
            <w:vAlign w:val="center"/>
          </w:tcPr>
          <w:p w:rsidR="00354E62" w:rsidRPr="00A5746B" w:rsidRDefault="00354E62" w:rsidP="00EC2167">
            <w:pPr>
              <w:jc w:val="center"/>
              <w:rPr>
                <w:rFonts w:eastAsia="Times New Roman"/>
                <w:sz w:val="22"/>
                <w:lang w:eastAsia="ru-RU"/>
              </w:rPr>
            </w:pPr>
          </w:p>
        </w:tc>
        <w:tc>
          <w:tcPr>
            <w:tcW w:w="476" w:type="pct"/>
            <w:shd w:val="clear" w:color="auto" w:fill="auto"/>
            <w:vAlign w:val="center"/>
          </w:tcPr>
          <w:p w:rsidR="00354E62" w:rsidRPr="00A5746B" w:rsidRDefault="00354E62">
            <w:pPr>
              <w:rPr>
                <w:b/>
                <w:bCs/>
                <w:sz w:val="20"/>
                <w:szCs w:val="20"/>
              </w:rPr>
            </w:pPr>
            <w:r w:rsidRPr="00A5746B">
              <w:rPr>
                <w:b/>
                <w:bCs/>
                <w:sz w:val="20"/>
                <w:szCs w:val="20"/>
              </w:rPr>
              <w:t> </w:t>
            </w:r>
          </w:p>
        </w:tc>
        <w:tc>
          <w:tcPr>
            <w:tcW w:w="377" w:type="pct"/>
            <w:shd w:val="clear" w:color="auto" w:fill="auto"/>
            <w:vAlign w:val="center"/>
          </w:tcPr>
          <w:p w:rsidR="00354E62" w:rsidRPr="00A5746B" w:rsidRDefault="00354E62">
            <w:pPr>
              <w:rPr>
                <w:b/>
                <w:bCs/>
                <w:sz w:val="20"/>
                <w:szCs w:val="20"/>
              </w:rPr>
            </w:pPr>
            <w:r w:rsidRPr="00A5746B">
              <w:rPr>
                <w:b/>
                <w:bCs/>
                <w:sz w:val="20"/>
                <w:szCs w:val="20"/>
              </w:rPr>
              <w:t> </w:t>
            </w:r>
          </w:p>
        </w:tc>
        <w:tc>
          <w:tcPr>
            <w:tcW w:w="377" w:type="pct"/>
            <w:shd w:val="clear" w:color="auto" w:fill="auto"/>
            <w:vAlign w:val="center"/>
          </w:tcPr>
          <w:p w:rsidR="00354E62" w:rsidRPr="00A5746B" w:rsidRDefault="00354E62">
            <w:pPr>
              <w:rPr>
                <w:b/>
                <w:bCs/>
                <w:sz w:val="20"/>
                <w:szCs w:val="20"/>
              </w:rPr>
            </w:pPr>
            <w:r w:rsidRPr="00A5746B">
              <w:rPr>
                <w:b/>
                <w:bCs/>
                <w:sz w:val="20"/>
                <w:szCs w:val="20"/>
              </w:rPr>
              <w:t> </w:t>
            </w:r>
          </w:p>
        </w:tc>
        <w:tc>
          <w:tcPr>
            <w:tcW w:w="377" w:type="pct"/>
            <w:shd w:val="clear" w:color="auto" w:fill="auto"/>
            <w:vAlign w:val="center"/>
          </w:tcPr>
          <w:p w:rsidR="00354E62" w:rsidRPr="00A5746B" w:rsidRDefault="00354E62">
            <w:pPr>
              <w:rPr>
                <w:b/>
                <w:bCs/>
                <w:sz w:val="20"/>
                <w:szCs w:val="20"/>
              </w:rPr>
            </w:pPr>
            <w:r w:rsidRPr="00A5746B">
              <w:rPr>
                <w:b/>
                <w:bCs/>
                <w:sz w:val="20"/>
                <w:szCs w:val="20"/>
              </w:rPr>
              <w:t> </w:t>
            </w:r>
          </w:p>
        </w:tc>
        <w:tc>
          <w:tcPr>
            <w:tcW w:w="377" w:type="pct"/>
            <w:shd w:val="clear" w:color="auto" w:fill="auto"/>
            <w:vAlign w:val="center"/>
          </w:tcPr>
          <w:p w:rsidR="00354E62" w:rsidRPr="00A5746B" w:rsidRDefault="00354E62">
            <w:pPr>
              <w:rPr>
                <w:b/>
                <w:bCs/>
                <w:sz w:val="20"/>
                <w:szCs w:val="20"/>
              </w:rPr>
            </w:pPr>
            <w:r w:rsidRPr="00A5746B">
              <w:rPr>
                <w:b/>
                <w:bCs/>
                <w:sz w:val="20"/>
                <w:szCs w:val="20"/>
              </w:rPr>
              <w:t> </w:t>
            </w:r>
          </w:p>
        </w:tc>
        <w:tc>
          <w:tcPr>
            <w:tcW w:w="377" w:type="pct"/>
            <w:shd w:val="clear" w:color="auto" w:fill="auto"/>
            <w:vAlign w:val="center"/>
          </w:tcPr>
          <w:p w:rsidR="00354E62" w:rsidRPr="00A5746B" w:rsidRDefault="00354E62">
            <w:pPr>
              <w:rPr>
                <w:b/>
                <w:bCs/>
                <w:sz w:val="20"/>
                <w:szCs w:val="20"/>
              </w:rPr>
            </w:pPr>
            <w:r w:rsidRPr="00A5746B">
              <w:rPr>
                <w:b/>
                <w:bCs/>
                <w:sz w:val="20"/>
                <w:szCs w:val="20"/>
              </w:rPr>
              <w:t> </w:t>
            </w:r>
          </w:p>
        </w:tc>
        <w:tc>
          <w:tcPr>
            <w:tcW w:w="377" w:type="pct"/>
            <w:shd w:val="clear" w:color="auto" w:fill="auto"/>
            <w:vAlign w:val="center"/>
          </w:tcPr>
          <w:p w:rsidR="00354E62" w:rsidRPr="00A5746B" w:rsidRDefault="00354E62">
            <w:pPr>
              <w:rPr>
                <w:b/>
                <w:bCs/>
                <w:sz w:val="20"/>
                <w:szCs w:val="20"/>
              </w:rPr>
            </w:pPr>
            <w:r w:rsidRPr="00A5746B">
              <w:rPr>
                <w:b/>
                <w:bCs/>
                <w:sz w:val="20"/>
                <w:szCs w:val="20"/>
              </w:rPr>
              <w:t> </w:t>
            </w:r>
          </w:p>
        </w:tc>
        <w:tc>
          <w:tcPr>
            <w:tcW w:w="381" w:type="pct"/>
            <w:vAlign w:val="bottom"/>
          </w:tcPr>
          <w:p w:rsidR="00354E62" w:rsidRPr="00A5746B" w:rsidRDefault="00354E62">
            <w:pPr>
              <w:rPr>
                <w:rFonts w:ascii="Calibri" w:hAnsi="Calibri" w:cs="Calibri"/>
                <w:sz w:val="22"/>
              </w:rPr>
            </w:pP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12.1</w:t>
            </w:r>
          </w:p>
        </w:tc>
        <w:tc>
          <w:tcPr>
            <w:tcW w:w="1192" w:type="pct"/>
            <w:shd w:val="clear" w:color="auto" w:fill="auto"/>
            <w:vAlign w:val="center"/>
          </w:tcPr>
          <w:p w:rsidR="00354E62" w:rsidRPr="00A5746B" w:rsidRDefault="00354E62" w:rsidP="00EC2167">
            <w:pPr>
              <w:jc w:val="left"/>
              <w:rPr>
                <w:rFonts w:eastAsia="Times New Roman"/>
                <w:sz w:val="22"/>
                <w:lang w:eastAsia="ru-RU"/>
              </w:rPr>
            </w:pPr>
            <w:r w:rsidRPr="00A5746B">
              <w:rPr>
                <w:rFonts w:eastAsia="Times New Roman"/>
                <w:sz w:val="22"/>
                <w:lang w:eastAsia="ru-RU"/>
              </w:rPr>
              <w:t>Вид топлива</w:t>
            </w:r>
          </w:p>
        </w:tc>
        <w:tc>
          <w:tcPr>
            <w:tcW w:w="414" w:type="pct"/>
            <w:shd w:val="clear" w:color="auto" w:fill="auto"/>
            <w:vAlign w:val="center"/>
          </w:tcPr>
          <w:p w:rsidR="00354E62" w:rsidRPr="00A5746B" w:rsidRDefault="00354E62" w:rsidP="00EC2167">
            <w:pPr>
              <w:jc w:val="left"/>
              <w:rPr>
                <w:rFonts w:eastAsia="Times New Roman"/>
                <w:sz w:val="22"/>
                <w:lang w:eastAsia="ru-RU"/>
              </w:rPr>
            </w:pPr>
          </w:p>
        </w:tc>
        <w:tc>
          <w:tcPr>
            <w:tcW w:w="476" w:type="pct"/>
            <w:shd w:val="clear" w:color="auto" w:fill="auto"/>
            <w:vAlign w:val="center"/>
          </w:tcPr>
          <w:p w:rsidR="00354E62" w:rsidRPr="00A5746B" w:rsidRDefault="00354E62">
            <w:pPr>
              <w:rPr>
                <w:sz w:val="20"/>
                <w:szCs w:val="20"/>
              </w:rPr>
            </w:pPr>
            <w:r w:rsidRPr="00A5746B">
              <w:rPr>
                <w:sz w:val="20"/>
                <w:szCs w:val="20"/>
              </w:rPr>
              <w:t>газ</w:t>
            </w:r>
          </w:p>
        </w:tc>
        <w:tc>
          <w:tcPr>
            <w:tcW w:w="377" w:type="pct"/>
            <w:shd w:val="clear" w:color="auto" w:fill="auto"/>
            <w:vAlign w:val="center"/>
          </w:tcPr>
          <w:p w:rsidR="00354E62" w:rsidRPr="00A5746B" w:rsidRDefault="00354E62">
            <w:pPr>
              <w:rPr>
                <w:sz w:val="20"/>
                <w:szCs w:val="20"/>
              </w:rPr>
            </w:pPr>
            <w:r w:rsidRPr="00A5746B">
              <w:rPr>
                <w:sz w:val="20"/>
                <w:szCs w:val="20"/>
              </w:rPr>
              <w:t>газ</w:t>
            </w:r>
          </w:p>
        </w:tc>
        <w:tc>
          <w:tcPr>
            <w:tcW w:w="377" w:type="pct"/>
            <w:shd w:val="clear" w:color="auto" w:fill="auto"/>
            <w:vAlign w:val="center"/>
          </w:tcPr>
          <w:p w:rsidR="00354E62" w:rsidRPr="00A5746B" w:rsidRDefault="00354E62">
            <w:pPr>
              <w:rPr>
                <w:sz w:val="20"/>
                <w:szCs w:val="20"/>
              </w:rPr>
            </w:pPr>
            <w:r w:rsidRPr="00A5746B">
              <w:rPr>
                <w:sz w:val="20"/>
                <w:szCs w:val="20"/>
              </w:rPr>
              <w:t>газ</w:t>
            </w:r>
          </w:p>
        </w:tc>
        <w:tc>
          <w:tcPr>
            <w:tcW w:w="377" w:type="pct"/>
            <w:shd w:val="clear" w:color="auto" w:fill="auto"/>
            <w:vAlign w:val="center"/>
          </w:tcPr>
          <w:p w:rsidR="00354E62" w:rsidRPr="00A5746B" w:rsidRDefault="00354E62">
            <w:pPr>
              <w:rPr>
                <w:sz w:val="20"/>
                <w:szCs w:val="20"/>
              </w:rPr>
            </w:pPr>
            <w:r w:rsidRPr="00A5746B">
              <w:rPr>
                <w:sz w:val="20"/>
                <w:szCs w:val="20"/>
              </w:rPr>
              <w:t>газ</w:t>
            </w:r>
          </w:p>
        </w:tc>
        <w:tc>
          <w:tcPr>
            <w:tcW w:w="377" w:type="pct"/>
            <w:shd w:val="clear" w:color="auto" w:fill="auto"/>
            <w:vAlign w:val="center"/>
          </w:tcPr>
          <w:p w:rsidR="00354E62" w:rsidRPr="00A5746B" w:rsidRDefault="00354E62">
            <w:pPr>
              <w:rPr>
                <w:sz w:val="20"/>
                <w:szCs w:val="20"/>
              </w:rPr>
            </w:pPr>
            <w:r w:rsidRPr="00A5746B">
              <w:rPr>
                <w:sz w:val="20"/>
                <w:szCs w:val="20"/>
              </w:rPr>
              <w:t>газ</w:t>
            </w:r>
          </w:p>
        </w:tc>
        <w:tc>
          <w:tcPr>
            <w:tcW w:w="377" w:type="pct"/>
            <w:shd w:val="clear" w:color="auto" w:fill="auto"/>
            <w:vAlign w:val="center"/>
          </w:tcPr>
          <w:p w:rsidR="00354E62" w:rsidRPr="00A5746B" w:rsidRDefault="00354E62">
            <w:pPr>
              <w:rPr>
                <w:sz w:val="20"/>
                <w:szCs w:val="20"/>
              </w:rPr>
            </w:pPr>
            <w:r w:rsidRPr="00A5746B">
              <w:rPr>
                <w:sz w:val="20"/>
                <w:szCs w:val="20"/>
              </w:rPr>
              <w:t>газ</w:t>
            </w:r>
          </w:p>
        </w:tc>
        <w:tc>
          <w:tcPr>
            <w:tcW w:w="377" w:type="pct"/>
            <w:shd w:val="clear" w:color="auto" w:fill="auto"/>
            <w:vAlign w:val="center"/>
          </w:tcPr>
          <w:p w:rsidR="00354E62" w:rsidRPr="00A5746B" w:rsidRDefault="00354E62">
            <w:pPr>
              <w:rPr>
                <w:sz w:val="20"/>
                <w:szCs w:val="20"/>
              </w:rPr>
            </w:pPr>
            <w:r w:rsidRPr="00A5746B">
              <w:rPr>
                <w:sz w:val="20"/>
                <w:szCs w:val="20"/>
              </w:rPr>
              <w:t>газ</w:t>
            </w:r>
          </w:p>
        </w:tc>
        <w:tc>
          <w:tcPr>
            <w:tcW w:w="381" w:type="pct"/>
            <w:vAlign w:val="center"/>
          </w:tcPr>
          <w:p w:rsidR="00354E62" w:rsidRPr="00A5746B" w:rsidRDefault="00354E62">
            <w:pPr>
              <w:rPr>
                <w:sz w:val="20"/>
                <w:szCs w:val="20"/>
              </w:rPr>
            </w:pPr>
            <w:r w:rsidRPr="00A5746B">
              <w:rPr>
                <w:sz w:val="20"/>
                <w:szCs w:val="20"/>
              </w:rPr>
              <w:t>газ</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12.2</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расход натурального топлива</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тыс.куб.м</w:t>
            </w:r>
          </w:p>
        </w:tc>
        <w:tc>
          <w:tcPr>
            <w:tcW w:w="476" w:type="pct"/>
            <w:shd w:val="clear" w:color="auto" w:fill="auto"/>
            <w:vAlign w:val="center"/>
          </w:tcPr>
          <w:p w:rsidR="00354E62" w:rsidRPr="00A5746B" w:rsidRDefault="00354E62">
            <w:pPr>
              <w:jc w:val="center"/>
              <w:rPr>
                <w:sz w:val="20"/>
                <w:szCs w:val="20"/>
              </w:rPr>
            </w:pPr>
            <w:r w:rsidRPr="00A5746B">
              <w:rPr>
                <w:sz w:val="20"/>
                <w:szCs w:val="20"/>
              </w:rPr>
              <w:t>140,2</w:t>
            </w:r>
          </w:p>
        </w:tc>
        <w:tc>
          <w:tcPr>
            <w:tcW w:w="377" w:type="pct"/>
            <w:shd w:val="clear" w:color="auto" w:fill="auto"/>
            <w:vAlign w:val="center"/>
          </w:tcPr>
          <w:p w:rsidR="00354E62" w:rsidRPr="00A5746B" w:rsidRDefault="00354E62">
            <w:pPr>
              <w:jc w:val="center"/>
              <w:rPr>
                <w:sz w:val="20"/>
                <w:szCs w:val="20"/>
              </w:rPr>
            </w:pPr>
            <w:r w:rsidRPr="00A5746B">
              <w:rPr>
                <w:sz w:val="20"/>
                <w:szCs w:val="20"/>
              </w:rPr>
              <w:t>109,0</w:t>
            </w:r>
          </w:p>
        </w:tc>
        <w:tc>
          <w:tcPr>
            <w:tcW w:w="377" w:type="pct"/>
            <w:shd w:val="clear" w:color="auto" w:fill="auto"/>
            <w:vAlign w:val="center"/>
          </w:tcPr>
          <w:p w:rsidR="00354E62" w:rsidRPr="00A5746B" w:rsidRDefault="00354E62">
            <w:pPr>
              <w:jc w:val="center"/>
              <w:rPr>
                <w:sz w:val="20"/>
                <w:szCs w:val="20"/>
              </w:rPr>
            </w:pPr>
            <w:r w:rsidRPr="00A5746B">
              <w:rPr>
                <w:sz w:val="20"/>
                <w:szCs w:val="20"/>
              </w:rPr>
              <w:t>109,0</w:t>
            </w:r>
          </w:p>
        </w:tc>
        <w:tc>
          <w:tcPr>
            <w:tcW w:w="377" w:type="pct"/>
            <w:shd w:val="clear" w:color="auto" w:fill="auto"/>
            <w:vAlign w:val="center"/>
          </w:tcPr>
          <w:p w:rsidR="00354E62" w:rsidRPr="00A5746B" w:rsidRDefault="00354E62">
            <w:pPr>
              <w:jc w:val="center"/>
              <w:rPr>
                <w:sz w:val="20"/>
                <w:szCs w:val="20"/>
              </w:rPr>
            </w:pPr>
            <w:r w:rsidRPr="00A5746B">
              <w:rPr>
                <w:sz w:val="20"/>
                <w:szCs w:val="20"/>
              </w:rPr>
              <w:t>108,9</w:t>
            </w:r>
          </w:p>
        </w:tc>
        <w:tc>
          <w:tcPr>
            <w:tcW w:w="377" w:type="pct"/>
            <w:shd w:val="clear" w:color="auto" w:fill="auto"/>
            <w:vAlign w:val="center"/>
          </w:tcPr>
          <w:p w:rsidR="00354E62" w:rsidRPr="00A5746B" w:rsidRDefault="00354E62">
            <w:pPr>
              <w:jc w:val="center"/>
              <w:rPr>
                <w:sz w:val="20"/>
                <w:szCs w:val="20"/>
              </w:rPr>
            </w:pPr>
            <w:r w:rsidRPr="00A5746B">
              <w:rPr>
                <w:sz w:val="20"/>
                <w:szCs w:val="20"/>
              </w:rPr>
              <w:t>108,8</w:t>
            </w:r>
          </w:p>
        </w:tc>
        <w:tc>
          <w:tcPr>
            <w:tcW w:w="377" w:type="pct"/>
            <w:shd w:val="clear" w:color="auto" w:fill="auto"/>
            <w:vAlign w:val="center"/>
          </w:tcPr>
          <w:p w:rsidR="00354E62" w:rsidRPr="00A5746B" w:rsidRDefault="00354E62">
            <w:pPr>
              <w:jc w:val="center"/>
              <w:rPr>
                <w:sz w:val="20"/>
                <w:szCs w:val="20"/>
              </w:rPr>
            </w:pPr>
            <w:r w:rsidRPr="00A5746B">
              <w:rPr>
                <w:sz w:val="20"/>
                <w:szCs w:val="20"/>
              </w:rPr>
              <w:t>108,7</w:t>
            </w:r>
          </w:p>
        </w:tc>
        <w:tc>
          <w:tcPr>
            <w:tcW w:w="377" w:type="pct"/>
            <w:shd w:val="clear" w:color="auto" w:fill="auto"/>
            <w:vAlign w:val="center"/>
          </w:tcPr>
          <w:p w:rsidR="00354E62" w:rsidRPr="00A5746B" w:rsidRDefault="00354E62">
            <w:pPr>
              <w:jc w:val="center"/>
              <w:rPr>
                <w:sz w:val="20"/>
                <w:szCs w:val="20"/>
              </w:rPr>
            </w:pPr>
            <w:r w:rsidRPr="00A5746B">
              <w:rPr>
                <w:sz w:val="20"/>
                <w:szCs w:val="20"/>
              </w:rPr>
              <w:t>108,6</w:t>
            </w:r>
          </w:p>
        </w:tc>
        <w:tc>
          <w:tcPr>
            <w:tcW w:w="381" w:type="pct"/>
            <w:vAlign w:val="center"/>
          </w:tcPr>
          <w:p w:rsidR="00354E62" w:rsidRPr="00A5746B" w:rsidRDefault="00354E62">
            <w:pPr>
              <w:jc w:val="center"/>
              <w:rPr>
                <w:sz w:val="20"/>
                <w:szCs w:val="20"/>
              </w:rPr>
            </w:pPr>
            <w:r w:rsidRPr="00A5746B">
              <w:rPr>
                <w:sz w:val="20"/>
                <w:szCs w:val="20"/>
              </w:rPr>
              <w:t>108,5</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12.3</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Расход условного топлива</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т.у.т.</w:t>
            </w:r>
          </w:p>
        </w:tc>
        <w:tc>
          <w:tcPr>
            <w:tcW w:w="476" w:type="pct"/>
            <w:shd w:val="clear" w:color="auto" w:fill="auto"/>
            <w:vAlign w:val="center"/>
          </w:tcPr>
          <w:p w:rsidR="00354E62" w:rsidRPr="00A5746B" w:rsidRDefault="00354E62">
            <w:pPr>
              <w:jc w:val="center"/>
              <w:rPr>
                <w:sz w:val="20"/>
                <w:szCs w:val="20"/>
              </w:rPr>
            </w:pPr>
            <w:r w:rsidRPr="00A5746B">
              <w:rPr>
                <w:sz w:val="20"/>
                <w:szCs w:val="20"/>
              </w:rPr>
              <w:t>163,2</w:t>
            </w:r>
          </w:p>
        </w:tc>
        <w:tc>
          <w:tcPr>
            <w:tcW w:w="377" w:type="pct"/>
            <w:shd w:val="clear" w:color="auto" w:fill="auto"/>
            <w:vAlign w:val="center"/>
          </w:tcPr>
          <w:p w:rsidR="00354E62" w:rsidRPr="00A5746B" w:rsidRDefault="00354E62">
            <w:pPr>
              <w:jc w:val="center"/>
              <w:rPr>
                <w:sz w:val="20"/>
                <w:szCs w:val="20"/>
              </w:rPr>
            </w:pPr>
            <w:r w:rsidRPr="00A5746B">
              <w:rPr>
                <w:sz w:val="20"/>
                <w:szCs w:val="20"/>
              </w:rPr>
              <w:t>127,0</w:t>
            </w:r>
          </w:p>
        </w:tc>
        <w:tc>
          <w:tcPr>
            <w:tcW w:w="377" w:type="pct"/>
            <w:shd w:val="clear" w:color="auto" w:fill="auto"/>
            <w:vAlign w:val="center"/>
          </w:tcPr>
          <w:p w:rsidR="00354E62" w:rsidRPr="00A5746B" w:rsidRDefault="00354E62">
            <w:pPr>
              <w:jc w:val="center"/>
              <w:rPr>
                <w:sz w:val="20"/>
                <w:szCs w:val="20"/>
              </w:rPr>
            </w:pPr>
            <w:r w:rsidRPr="00A5746B">
              <w:rPr>
                <w:sz w:val="20"/>
                <w:szCs w:val="20"/>
              </w:rPr>
              <w:t>126,9</w:t>
            </w:r>
          </w:p>
        </w:tc>
        <w:tc>
          <w:tcPr>
            <w:tcW w:w="377" w:type="pct"/>
            <w:shd w:val="clear" w:color="auto" w:fill="auto"/>
            <w:vAlign w:val="center"/>
          </w:tcPr>
          <w:p w:rsidR="00354E62" w:rsidRPr="00A5746B" w:rsidRDefault="00354E62">
            <w:pPr>
              <w:jc w:val="center"/>
              <w:rPr>
                <w:sz w:val="20"/>
                <w:szCs w:val="20"/>
              </w:rPr>
            </w:pPr>
            <w:r w:rsidRPr="00A5746B">
              <w:rPr>
                <w:sz w:val="20"/>
                <w:szCs w:val="20"/>
              </w:rPr>
              <w:t>126,8</w:t>
            </w:r>
          </w:p>
        </w:tc>
        <w:tc>
          <w:tcPr>
            <w:tcW w:w="377" w:type="pct"/>
            <w:shd w:val="clear" w:color="auto" w:fill="auto"/>
            <w:vAlign w:val="center"/>
          </w:tcPr>
          <w:p w:rsidR="00354E62" w:rsidRPr="00A5746B" w:rsidRDefault="00354E62">
            <w:pPr>
              <w:jc w:val="center"/>
              <w:rPr>
                <w:sz w:val="20"/>
                <w:szCs w:val="20"/>
              </w:rPr>
            </w:pPr>
            <w:r w:rsidRPr="00A5746B">
              <w:rPr>
                <w:sz w:val="20"/>
                <w:szCs w:val="20"/>
              </w:rPr>
              <w:t>126,7</w:t>
            </w:r>
          </w:p>
        </w:tc>
        <w:tc>
          <w:tcPr>
            <w:tcW w:w="377" w:type="pct"/>
            <w:shd w:val="clear" w:color="auto" w:fill="auto"/>
            <w:vAlign w:val="center"/>
          </w:tcPr>
          <w:p w:rsidR="00354E62" w:rsidRPr="00A5746B" w:rsidRDefault="00354E62">
            <w:pPr>
              <w:jc w:val="center"/>
              <w:rPr>
                <w:sz w:val="20"/>
                <w:szCs w:val="20"/>
              </w:rPr>
            </w:pPr>
            <w:r w:rsidRPr="00A5746B">
              <w:rPr>
                <w:sz w:val="20"/>
                <w:szCs w:val="20"/>
              </w:rPr>
              <w:t>126,6</w:t>
            </w:r>
          </w:p>
        </w:tc>
        <w:tc>
          <w:tcPr>
            <w:tcW w:w="377" w:type="pct"/>
            <w:shd w:val="clear" w:color="auto" w:fill="auto"/>
            <w:vAlign w:val="center"/>
          </w:tcPr>
          <w:p w:rsidR="00354E62" w:rsidRPr="00A5746B" w:rsidRDefault="00354E62">
            <w:pPr>
              <w:jc w:val="center"/>
              <w:rPr>
                <w:sz w:val="20"/>
                <w:szCs w:val="20"/>
              </w:rPr>
            </w:pPr>
            <w:r w:rsidRPr="00A5746B">
              <w:rPr>
                <w:sz w:val="20"/>
                <w:szCs w:val="20"/>
              </w:rPr>
              <w:t>126,5</w:t>
            </w:r>
          </w:p>
        </w:tc>
        <w:tc>
          <w:tcPr>
            <w:tcW w:w="381" w:type="pct"/>
            <w:vAlign w:val="center"/>
          </w:tcPr>
          <w:p w:rsidR="00354E62" w:rsidRPr="00A5746B" w:rsidRDefault="00354E62">
            <w:pPr>
              <w:jc w:val="center"/>
              <w:rPr>
                <w:sz w:val="20"/>
                <w:szCs w:val="20"/>
              </w:rPr>
            </w:pPr>
            <w:r w:rsidRPr="00A5746B">
              <w:rPr>
                <w:sz w:val="20"/>
                <w:szCs w:val="20"/>
              </w:rPr>
              <w:t>126,4</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12.4</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Выработка тепловой энергии</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Гкал</w:t>
            </w:r>
          </w:p>
        </w:tc>
        <w:tc>
          <w:tcPr>
            <w:tcW w:w="476" w:type="pct"/>
            <w:shd w:val="clear" w:color="auto" w:fill="auto"/>
            <w:vAlign w:val="center"/>
          </w:tcPr>
          <w:p w:rsidR="00354E62" w:rsidRPr="00A5746B" w:rsidRDefault="00354E62">
            <w:pPr>
              <w:jc w:val="center"/>
              <w:rPr>
                <w:sz w:val="20"/>
                <w:szCs w:val="20"/>
              </w:rPr>
            </w:pPr>
            <w:r w:rsidRPr="00A5746B">
              <w:rPr>
                <w:sz w:val="20"/>
                <w:szCs w:val="20"/>
              </w:rPr>
              <w:t>816,2</w:t>
            </w:r>
          </w:p>
        </w:tc>
        <w:tc>
          <w:tcPr>
            <w:tcW w:w="377" w:type="pct"/>
            <w:shd w:val="clear" w:color="auto" w:fill="auto"/>
            <w:vAlign w:val="center"/>
          </w:tcPr>
          <w:p w:rsidR="00354E62" w:rsidRPr="00A5746B" w:rsidRDefault="00354E62">
            <w:pPr>
              <w:jc w:val="center"/>
              <w:rPr>
                <w:sz w:val="20"/>
                <w:szCs w:val="20"/>
              </w:rPr>
            </w:pPr>
            <w:r w:rsidRPr="00A5746B">
              <w:rPr>
                <w:sz w:val="20"/>
                <w:szCs w:val="20"/>
              </w:rPr>
              <w:t>815,5</w:t>
            </w:r>
          </w:p>
        </w:tc>
        <w:tc>
          <w:tcPr>
            <w:tcW w:w="377" w:type="pct"/>
            <w:shd w:val="clear" w:color="auto" w:fill="auto"/>
            <w:vAlign w:val="center"/>
          </w:tcPr>
          <w:p w:rsidR="00354E62" w:rsidRPr="00A5746B" w:rsidRDefault="00354E62">
            <w:pPr>
              <w:jc w:val="center"/>
              <w:rPr>
                <w:sz w:val="20"/>
                <w:szCs w:val="20"/>
              </w:rPr>
            </w:pPr>
            <w:r w:rsidRPr="00A5746B">
              <w:rPr>
                <w:sz w:val="20"/>
                <w:szCs w:val="20"/>
              </w:rPr>
              <w:t>814,9</w:t>
            </w:r>
          </w:p>
        </w:tc>
        <w:tc>
          <w:tcPr>
            <w:tcW w:w="377" w:type="pct"/>
            <w:shd w:val="clear" w:color="auto" w:fill="auto"/>
            <w:vAlign w:val="center"/>
          </w:tcPr>
          <w:p w:rsidR="00354E62" w:rsidRPr="00A5746B" w:rsidRDefault="00354E62">
            <w:pPr>
              <w:jc w:val="center"/>
              <w:rPr>
                <w:sz w:val="20"/>
                <w:szCs w:val="20"/>
              </w:rPr>
            </w:pPr>
            <w:r w:rsidRPr="00A5746B">
              <w:rPr>
                <w:sz w:val="20"/>
                <w:szCs w:val="20"/>
              </w:rPr>
              <w:t>814,2</w:t>
            </w:r>
          </w:p>
        </w:tc>
        <w:tc>
          <w:tcPr>
            <w:tcW w:w="377" w:type="pct"/>
            <w:shd w:val="clear" w:color="auto" w:fill="auto"/>
            <w:vAlign w:val="center"/>
          </w:tcPr>
          <w:p w:rsidR="00354E62" w:rsidRPr="00A5746B" w:rsidRDefault="00354E62">
            <w:pPr>
              <w:jc w:val="center"/>
              <w:rPr>
                <w:sz w:val="20"/>
                <w:szCs w:val="20"/>
              </w:rPr>
            </w:pPr>
            <w:r w:rsidRPr="00A5746B">
              <w:rPr>
                <w:sz w:val="20"/>
                <w:szCs w:val="20"/>
              </w:rPr>
              <w:t>813,6</w:t>
            </w:r>
          </w:p>
        </w:tc>
        <w:tc>
          <w:tcPr>
            <w:tcW w:w="377" w:type="pct"/>
            <w:shd w:val="clear" w:color="auto" w:fill="auto"/>
            <w:vAlign w:val="center"/>
          </w:tcPr>
          <w:p w:rsidR="00354E62" w:rsidRPr="00A5746B" w:rsidRDefault="00354E62">
            <w:pPr>
              <w:jc w:val="center"/>
              <w:rPr>
                <w:sz w:val="20"/>
                <w:szCs w:val="20"/>
              </w:rPr>
            </w:pPr>
            <w:r w:rsidRPr="00A5746B">
              <w:rPr>
                <w:sz w:val="20"/>
                <w:szCs w:val="20"/>
              </w:rPr>
              <w:t>812,9</w:t>
            </w:r>
          </w:p>
        </w:tc>
        <w:tc>
          <w:tcPr>
            <w:tcW w:w="377" w:type="pct"/>
            <w:shd w:val="clear" w:color="auto" w:fill="auto"/>
            <w:vAlign w:val="center"/>
          </w:tcPr>
          <w:p w:rsidR="00354E62" w:rsidRPr="00A5746B" w:rsidRDefault="00354E62">
            <w:pPr>
              <w:jc w:val="center"/>
              <w:rPr>
                <w:sz w:val="20"/>
                <w:szCs w:val="20"/>
              </w:rPr>
            </w:pPr>
            <w:r w:rsidRPr="00A5746B">
              <w:rPr>
                <w:sz w:val="20"/>
                <w:szCs w:val="20"/>
              </w:rPr>
              <w:t>812,3</w:t>
            </w:r>
          </w:p>
        </w:tc>
        <w:tc>
          <w:tcPr>
            <w:tcW w:w="381" w:type="pct"/>
            <w:vAlign w:val="center"/>
          </w:tcPr>
          <w:p w:rsidR="00354E62" w:rsidRPr="00A5746B" w:rsidRDefault="00354E62">
            <w:pPr>
              <w:jc w:val="center"/>
              <w:rPr>
                <w:sz w:val="20"/>
                <w:szCs w:val="20"/>
              </w:rPr>
            </w:pPr>
            <w:r w:rsidRPr="00A5746B">
              <w:rPr>
                <w:sz w:val="20"/>
                <w:szCs w:val="20"/>
              </w:rPr>
              <w:t>811,6</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lastRenderedPageBreak/>
              <w:t>12.5</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Собственные и хозяйственные нужды котельной</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Гкал</w:t>
            </w:r>
          </w:p>
        </w:tc>
        <w:tc>
          <w:tcPr>
            <w:tcW w:w="476" w:type="pct"/>
            <w:shd w:val="clear" w:color="auto" w:fill="auto"/>
            <w:vAlign w:val="center"/>
          </w:tcPr>
          <w:p w:rsidR="00354E62" w:rsidRPr="00A5746B" w:rsidRDefault="00354E62">
            <w:pPr>
              <w:jc w:val="center"/>
              <w:rPr>
                <w:sz w:val="20"/>
                <w:szCs w:val="20"/>
              </w:rPr>
            </w:pPr>
            <w:r w:rsidRPr="00A5746B">
              <w:rPr>
                <w:sz w:val="20"/>
                <w:szCs w:val="20"/>
              </w:rPr>
              <w:t>18,4</w:t>
            </w:r>
          </w:p>
        </w:tc>
        <w:tc>
          <w:tcPr>
            <w:tcW w:w="377" w:type="pct"/>
            <w:shd w:val="clear" w:color="auto" w:fill="auto"/>
            <w:vAlign w:val="center"/>
          </w:tcPr>
          <w:p w:rsidR="00354E62" w:rsidRPr="00A5746B" w:rsidRDefault="00354E62">
            <w:pPr>
              <w:jc w:val="center"/>
              <w:rPr>
                <w:sz w:val="20"/>
                <w:szCs w:val="20"/>
              </w:rPr>
            </w:pPr>
            <w:r w:rsidRPr="00A5746B">
              <w:rPr>
                <w:sz w:val="20"/>
                <w:szCs w:val="20"/>
              </w:rPr>
              <w:t>18,4</w:t>
            </w:r>
          </w:p>
        </w:tc>
        <w:tc>
          <w:tcPr>
            <w:tcW w:w="377" w:type="pct"/>
            <w:shd w:val="clear" w:color="auto" w:fill="auto"/>
            <w:vAlign w:val="center"/>
          </w:tcPr>
          <w:p w:rsidR="00354E62" w:rsidRPr="00A5746B" w:rsidRDefault="00354E62">
            <w:pPr>
              <w:jc w:val="center"/>
              <w:rPr>
                <w:sz w:val="20"/>
                <w:szCs w:val="20"/>
              </w:rPr>
            </w:pPr>
            <w:r w:rsidRPr="00A5746B">
              <w:rPr>
                <w:sz w:val="20"/>
                <w:szCs w:val="20"/>
              </w:rPr>
              <w:t>18,4</w:t>
            </w:r>
          </w:p>
        </w:tc>
        <w:tc>
          <w:tcPr>
            <w:tcW w:w="377" w:type="pct"/>
            <w:shd w:val="clear" w:color="auto" w:fill="auto"/>
            <w:vAlign w:val="center"/>
          </w:tcPr>
          <w:p w:rsidR="00354E62" w:rsidRPr="00A5746B" w:rsidRDefault="00354E62">
            <w:pPr>
              <w:jc w:val="center"/>
              <w:rPr>
                <w:sz w:val="20"/>
                <w:szCs w:val="20"/>
              </w:rPr>
            </w:pPr>
            <w:r w:rsidRPr="00A5746B">
              <w:rPr>
                <w:sz w:val="20"/>
                <w:szCs w:val="20"/>
              </w:rPr>
              <w:t>18,4</w:t>
            </w:r>
          </w:p>
        </w:tc>
        <w:tc>
          <w:tcPr>
            <w:tcW w:w="377" w:type="pct"/>
            <w:shd w:val="clear" w:color="auto" w:fill="auto"/>
            <w:vAlign w:val="center"/>
          </w:tcPr>
          <w:p w:rsidR="00354E62" w:rsidRPr="00A5746B" w:rsidRDefault="00354E62">
            <w:pPr>
              <w:jc w:val="center"/>
              <w:rPr>
                <w:sz w:val="20"/>
                <w:szCs w:val="20"/>
              </w:rPr>
            </w:pPr>
            <w:r w:rsidRPr="00A5746B">
              <w:rPr>
                <w:sz w:val="20"/>
                <w:szCs w:val="20"/>
              </w:rPr>
              <w:t>18,4</w:t>
            </w:r>
          </w:p>
        </w:tc>
        <w:tc>
          <w:tcPr>
            <w:tcW w:w="377" w:type="pct"/>
            <w:shd w:val="clear" w:color="auto" w:fill="auto"/>
            <w:vAlign w:val="center"/>
          </w:tcPr>
          <w:p w:rsidR="00354E62" w:rsidRPr="00A5746B" w:rsidRDefault="00354E62">
            <w:pPr>
              <w:jc w:val="center"/>
              <w:rPr>
                <w:sz w:val="20"/>
                <w:szCs w:val="20"/>
              </w:rPr>
            </w:pPr>
            <w:r w:rsidRPr="00A5746B">
              <w:rPr>
                <w:sz w:val="20"/>
                <w:szCs w:val="20"/>
              </w:rPr>
              <w:t>18,4</w:t>
            </w:r>
          </w:p>
        </w:tc>
        <w:tc>
          <w:tcPr>
            <w:tcW w:w="377" w:type="pct"/>
            <w:shd w:val="clear" w:color="auto" w:fill="auto"/>
            <w:vAlign w:val="center"/>
          </w:tcPr>
          <w:p w:rsidR="00354E62" w:rsidRPr="00A5746B" w:rsidRDefault="00354E62">
            <w:pPr>
              <w:jc w:val="center"/>
              <w:rPr>
                <w:sz w:val="20"/>
                <w:szCs w:val="20"/>
              </w:rPr>
            </w:pPr>
            <w:r w:rsidRPr="00A5746B">
              <w:rPr>
                <w:sz w:val="20"/>
                <w:szCs w:val="20"/>
              </w:rPr>
              <w:t>18,4</w:t>
            </w:r>
          </w:p>
        </w:tc>
        <w:tc>
          <w:tcPr>
            <w:tcW w:w="381" w:type="pct"/>
            <w:vAlign w:val="center"/>
          </w:tcPr>
          <w:p w:rsidR="00354E62" w:rsidRPr="00A5746B" w:rsidRDefault="00354E62">
            <w:pPr>
              <w:jc w:val="center"/>
              <w:rPr>
                <w:sz w:val="20"/>
                <w:szCs w:val="20"/>
              </w:rPr>
            </w:pPr>
            <w:r w:rsidRPr="00A5746B">
              <w:rPr>
                <w:sz w:val="20"/>
                <w:szCs w:val="20"/>
              </w:rPr>
              <w:t>18,4</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12.6</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Тепловая энергия отпущенная в сети</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Гкал</w:t>
            </w:r>
          </w:p>
        </w:tc>
        <w:tc>
          <w:tcPr>
            <w:tcW w:w="476" w:type="pct"/>
            <w:shd w:val="clear" w:color="auto" w:fill="auto"/>
            <w:vAlign w:val="center"/>
          </w:tcPr>
          <w:p w:rsidR="00354E62" w:rsidRPr="00A5746B" w:rsidRDefault="00354E62">
            <w:pPr>
              <w:jc w:val="center"/>
              <w:rPr>
                <w:sz w:val="22"/>
              </w:rPr>
            </w:pPr>
            <w:r w:rsidRPr="00A5746B">
              <w:rPr>
                <w:sz w:val="22"/>
              </w:rPr>
              <w:t>797,8</w:t>
            </w:r>
          </w:p>
        </w:tc>
        <w:tc>
          <w:tcPr>
            <w:tcW w:w="377" w:type="pct"/>
            <w:shd w:val="clear" w:color="auto" w:fill="auto"/>
            <w:vAlign w:val="center"/>
          </w:tcPr>
          <w:p w:rsidR="00354E62" w:rsidRPr="00A5746B" w:rsidRDefault="00354E62">
            <w:pPr>
              <w:jc w:val="center"/>
              <w:rPr>
                <w:sz w:val="20"/>
                <w:szCs w:val="20"/>
              </w:rPr>
            </w:pPr>
            <w:r w:rsidRPr="00A5746B">
              <w:rPr>
                <w:sz w:val="20"/>
                <w:szCs w:val="20"/>
              </w:rPr>
              <w:t>797,2</w:t>
            </w:r>
          </w:p>
        </w:tc>
        <w:tc>
          <w:tcPr>
            <w:tcW w:w="377" w:type="pct"/>
            <w:shd w:val="clear" w:color="auto" w:fill="auto"/>
            <w:vAlign w:val="center"/>
          </w:tcPr>
          <w:p w:rsidR="00354E62" w:rsidRPr="00A5746B" w:rsidRDefault="00354E62">
            <w:pPr>
              <w:jc w:val="center"/>
              <w:rPr>
                <w:sz w:val="20"/>
                <w:szCs w:val="20"/>
              </w:rPr>
            </w:pPr>
            <w:r w:rsidRPr="00A5746B">
              <w:rPr>
                <w:sz w:val="20"/>
                <w:szCs w:val="20"/>
              </w:rPr>
              <w:t>796,5</w:t>
            </w:r>
          </w:p>
        </w:tc>
        <w:tc>
          <w:tcPr>
            <w:tcW w:w="377" w:type="pct"/>
            <w:shd w:val="clear" w:color="auto" w:fill="auto"/>
            <w:vAlign w:val="center"/>
          </w:tcPr>
          <w:p w:rsidR="00354E62" w:rsidRPr="00A5746B" w:rsidRDefault="00354E62">
            <w:pPr>
              <w:jc w:val="center"/>
              <w:rPr>
                <w:sz w:val="20"/>
                <w:szCs w:val="20"/>
              </w:rPr>
            </w:pPr>
            <w:r w:rsidRPr="00A5746B">
              <w:rPr>
                <w:sz w:val="20"/>
                <w:szCs w:val="20"/>
              </w:rPr>
              <w:t>795,9</w:t>
            </w:r>
          </w:p>
        </w:tc>
        <w:tc>
          <w:tcPr>
            <w:tcW w:w="377" w:type="pct"/>
            <w:shd w:val="clear" w:color="auto" w:fill="auto"/>
            <w:vAlign w:val="center"/>
          </w:tcPr>
          <w:p w:rsidR="00354E62" w:rsidRPr="00A5746B" w:rsidRDefault="00354E62">
            <w:pPr>
              <w:jc w:val="center"/>
              <w:rPr>
                <w:sz w:val="20"/>
                <w:szCs w:val="20"/>
              </w:rPr>
            </w:pPr>
            <w:r w:rsidRPr="00A5746B">
              <w:rPr>
                <w:sz w:val="20"/>
                <w:szCs w:val="20"/>
              </w:rPr>
              <w:t>795,2</w:t>
            </w:r>
          </w:p>
        </w:tc>
        <w:tc>
          <w:tcPr>
            <w:tcW w:w="377" w:type="pct"/>
            <w:shd w:val="clear" w:color="auto" w:fill="auto"/>
            <w:vAlign w:val="center"/>
          </w:tcPr>
          <w:p w:rsidR="00354E62" w:rsidRPr="00A5746B" w:rsidRDefault="00354E62">
            <w:pPr>
              <w:jc w:val="center"/>
              <w:rPr>
                <w:sz w:val="20"/>
                <w:szCs w:val="20"/>
              </w:rPr>
            </w:pPr>
            <w:r w:rsidRPr="00A5746B">
              <w:rPr>
                <w:sz w:val="20"/>
                <w:szCs w:val="20"/>
              </w:rPr>
              <w:t>794,6</w:t>
            </w:r>
          </w:p>
        </w:tc>
        <w:tc>
          <w:tcPr>
            <w:tcW w:w="377" w:type="pct"/>
            <w:shd w:val="clear" w:color="auto" w:fill="auto"/>
            <w:vAlign w:val="center"/>
          </w:tcPr>
          <w:p w:rsidR="00354E62" w:rsidRPr="00A5746B" w:rsidRDefault="00354E62">
            <w:pPr>
              <w:jc w:val="center"/>
              <w:rPr>
                <w:sz w:val="20"/>
                <w:szCs w:val="20"/>
              </w:rPr>
            </w:pPr>
            <w:r w:rsidRPr="00A5746B">
              <w:rPr>
                <w:sz w:val="20"/>
                <w:szCs w:val="20"/>
              </w:rPr>
              <w:t>793,9</w:t>
            </w:r>
          </w:p>
        </w:tc>
        <w:tc>
          <w:tcPr>
            <w:tcW w:w="381" w:type="pct"/>
            <w:vAlign w:val="center"/>
          </w:tcPr>
          <w:p w:rsidR="00354E62" w:rsidRPr="00A5746B" w:rsidRDefault="00354E62">
            <w:pPr>
              <w:jc w:val="center"/>
              <w:rPr>
                <w:sz w:val="20"/>
                <w:szCs w:val="20"/>
              </w:rPr>
            </w:pPr>
            <w:r w:rsidRPr="00A5746B">
              <w:rPr>
                <w:sz w:val="20"/>
                <w:szCs w:val="20"/>
              </w:rPr>
              <w:t>793,3</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12.7</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Потери тепловой сети</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Гкал</w:t>
            </w:r>
          </w:p>
        </w:tc>
        <w:tc>
          <w:tcPr>
            <w:tcW w:w="476" w:type="pct"/>
            <w:shd w:val="clear" w:color="auto" w:fill="auto"/>
            <w:vAlign w:val="center"/>
          </w:tcPr>
          <w:p w:rsidR="00354E62" w:rsidRPr="00A5746B" w:rsidRDefault="00354E62">
            <w:pPr>
              <w:jc w:val="center"/>
              <w:rPr>
                <w:sz w:val="20"/>
                <w:szCs w:val="20"/>
              </w:rPr>
            </w:pPr>
            <w:r w:rsidRPr="00A5746B">
              <w:rPr>
                <w:sz w:val="20"/>
                <w:szCs w:val="20"/>
              </w:rPr>
              <w:t>131,9</w:t>
            </w:r>
          </w:p>
        </w:tc>
        <w:tc>
          <w:tcPr>
            <w:tcW w:w="377" w:type="pct"/>
            <w:shd w:val="clear" w:color="auto" w:fill="auto"/>
            <w:vAlign w:val="center"/>
          </w:tcPr>
          <w:p w:rsidR="00354E62" w:rsidRPr="00A5746B" w:rsidRDefault="00354E62">
            <w:pPr>
              <w:jc w:val="center"/>
              <w:rPr>
                <w:sz w:val="20"/>
                <w:szCs w:val="20"/>
              </w:rPr>
            </w:pPr>
            <w:r w:rsidRPr="00A5746B">
              <w:rPr>
                <w:sz w:val="20"/>
                <w:szCs w:val="20"/>
              </w:rPr>
              <w:t>131,2</w:t>
            </w:r>
          </w:p>
        </w:tc>
        <w:tc>
          <w:tcPr>
            <w:tcW w:w="377" w:type="pct"/>
            <w:shd w:val="clear" w:color="auto" w:fill="auto"/>
            <w:vAlign w:val="center"/>
          </w:tcPr>
          <w:p w:rsidR="00354E62" w:rsidRPr="00A5746B" w:rsidRDefault="00354E62">
            <w:pPr>
              <w:jc w:val="center"/>
              <w:rPr>
                <w:sz w:val="20"/>
                <w:szCs w:val="20"/>
              </w:rPr>
            </w:pPr>
            <w:r w:rsidRPr="00A5746B">
              <w:rPr>
                <w:sz w:val="20"/>
                <w:szCs w:val="20"/>
              </w:rPr>
              <w:t>130,6</w:t>
            </w:r>
          </w:p>
        </w:tc>
        <w:tc>
          <w:tcPr>
            <w:tcW w:w="377" w:type="pct"/>
            <w:shd w:val="clear" w:color="auto" w:fill="auto"/>
            <w:vAlign w:val="center"/>
          </w:tcPr>
          <w:p w:rsidR="00354E62" w:rsidRPr="00A5746B" w:rsidRDefault="00354E62">
            <w:pPr>
              <w:jc w:val="center"/>
              <w:rPr>
                <w:sz w:val="20"/>
                <w:szCs w:val="20"/>
              </w:rPr>
            </w:pPr>
            <w:r w:rsidRPr="00A5746B">
              <w:rPr>
                <w:sz w:val="20"/>
                <w:szCs w:val="20"/>
              </w:rPr>
              <w:t>129,9</w:t>
            </w:r>
          </w:p>
        </w:tc>
        <w:tc>
          <w:tcPr>
            <w:tcW w:w="377" w:type="pct"/>
            <w:shd w:val="clear" w:color="auto" w:fill="auto"/>
            <w:vAlign w:val="center"/>
          </w:tcPr>
          <w:p w:rsidR="00354E62" w:rsidRPr="00A5746B" w:rsidRDefault="00354E62">
            <w:pPr>
              <w:jc w:val="center"/>
              <w:rPr>
                <w:sz w:val="20"/>
                <w:szCs w:val="20"/>
              </w:rPr>
            </w:pPr>
            <w:r w:rsidRPr="00A5746B">
              <w:rPr>
                <w:sz w:val="20"/>
                <w:szCs w:val="20"/>
              </w:rPr>
              <w:t>129,3</w:t>
            </w:r>
          </w:p>
        </w:tc>
        <w:tc>
          <w:tcPr>
            <w:tcW w:w="377" w:type="pct"/>
            <w:shd w:val="clear" w:color="auto" w:fill="auto"/>
            <w:vAlign w:val="center"/>
          </w:tcPr>
          <w:p w:rsidR="00354E62" w:rsidRPr="00A5746B" w:rsidRDefault="00354E62">
            <w:pPr>
              <w:jc w:val="center"/>
              <w:rPr>
                <w:sz w:val="20"/>
                <w:szCs w:val="20"/>
              </w:rPr>
            </w:pPr>
            <w:r w:rsidRPr="00A5746B">
              <w:rPr>
                <w:sz w:val="20"/>
                <w:szCs w:val="20"/>
              </w:rPr>
              <w:t>128,6</w:t>
            </w:r>
          </w:p>
        </w:tc>
        <w:tc>
          <w:tcPr>
            <w:tcW w:w="377" w:type="pct"/>
            <w:shd w:val="clear" w:color="auto" w:fill="auto"/>
            <w:vAlign w:val="center"/>
          </w:tcPr>
          <w:p w:rsidR="00354E62" w:rsidRPr="00A5746B" w:rsidRDefault="00354E62">
            <w:pPr>
              <w:jc w:val="center"/>
              <w:rPr>
                <w:sz w:val="20"/>
                <w:szCs w:val="20"/>
              </w:rPr>
            </w:pPr>
            <w:r w:rsidRPr="00A5746B">
              <w:rPr>
                <w:sz w:val="20"/>
                <w:szCs w:val="20"/>
              </w:rPr>
              <w:t>128,0</w:t>
            </w:r>
          </w:p>
        </w:tc>
        <w:tc>
          <w:tcPr>
            <w:tcW w:w="381" w:type="pct"/>
            <w:vAlign w:val="center"/>
          </w:tcPr>
          <w:p w:rsidR="00354E62" w:rsidRPr="00A5746B" w:rsidRDefault="00354E62">
            <w:pPr>
              <w:jc w:val="center"/>
              <w:rPr>
                <w:sz w:val="20"/>
                <w:szCs w:val="20"/>
              </w:rPr>
            </w:pPr>
            <w:r w:rsidRPr="00A5746B">
              <w:rPr>
                <w:sz w:val="20"/>
                <w:szCs w:val="20"/>
              </w:rPr>
              <w:t>127,4</w:t>
            </w:r>
          </w:p>
        </w:tc>
      </w:tr>
      <w:tr w:rsidR="00354E62" w:rsidRPr="00A5746B" w:rsidTr="00EC2167">
        <w:trPr>
          <w:cantSplit/>
        </w:trPr>
        <w:tc>
          <w:tcPr>
            <w:tcW w:w="274" w:type="pct"/>
            <w:vAlign w:val="bottom"/>
          </w:tcPr>
          <w:p w:rsidR="00354E62" w:rsidRPr="00A5746B" w:rsidRDefault="00354E62" w:rsidP="00EC2167">
            <w:pPr>
              <w:jc w:val="center"/>
              <w:rPr>
                <w:sz w:val="22"/>
              </w:rPr>
            </w:pPr>
          </w:p>
        </w:tc>
        <w:tc>
          <w:tcPr>
            <w:tcW w:w="1192" w:type="pct"/>
            <w:shd w:val="clear" w:color="auto" w:fill="auto"/>
            <w:vAlign w:val="center"/>
          </w:tcPr>
          <w:p w:rsidR="00354E62" w:rsidRPr="00A5746B" w:rsidRDefault="00354E62" w:rsidP="00EC2167">
            <w:pPr>
              <w:jc w:val="center"/>
              <w:rPr>
                <w:rFonts w:eastAsia="Times New Roman"/>
                <w:sz w:val="22"/>
                <w:lang w:eastAsia="ru-RU"/>
              </w:rPr>
            </w:pP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w:t>
            </w:r>
          </w:p>
        </w:tc>
        <w:tc>
          <w:tcPr>
            <w:tcW w:w="476" w:type="pct"/>
            <w:shd w:val="clear" w:color="auto" w:fill="auto"/>
            <w:vAlign w:val="center"/>
          </w:tcPr>
          <w:p w:rsidR="00354E62" w:rsidRPr="00A5746B" w:rsidRDefault="00354E62">
            <w:pPr>
              <w:jc w:val="center"/>
              <w:rPr>
                <w:sz w:val="22"/>
              </w:rPr>
            </w:pPr>
            <w:r w:rsidRPr="00A5746B">
              <w:rPr>
                <w:sz w:val="22"/>
              </w:rPr>
              <w:t>16,5</w:t>
            </w:r>
          </w:p>
        </w:tc>
        <w:tc>
          <w:tcPr>
            <w:tcW w:w="377" w:type="pct"/>
            <w:shd w:val="clear" w:color="auto" w:fill="auto"/>
            <w:vAlign w:val="center"/>
          </w:tcPr>
          <w:p w:rsidR="00354E62" w:rsidRPr="00A5746B" w:rsidRDefault="00354E62">
            <w:pPr>
              <w:jc w:val="center"/>
              <w:rPr>
                <w:sz w:val="22"/>
              </w:rPr>
            </w:pPr>
            <w:r w:rsidRPr="00A5746B">
              <w:rPr>
                <w:sz w:val="22"/>
              </w:rPr>
              <w:t>16,5</w:t>
            </w:r>
          </w:p>
        </w:tc>
        <w:tc>
          <w:tcPr>
            <w:tcW w:w="377" w:type="pct"/>
            <w:shd w:val="clear" w:color="auto" w:fill="auto"/>
            <w:vAlign w:val="center"/>
          </w:tcPr>
          <w:p w:rsidR="00354E62" w:rsidRPr="00A5746B" w:rsidRDefault="00354E62">
            <w:pPr>
              <w:jc w:val="center"/>
              <w:rPr>
                <w:sz w:val="22"/>
              </w:rPr>
            </w:pPr>
            <w:r w:rsidRPr="00A5746B">
              <w:rPr>
                <w:sz w:val="22"/>
              </w:rPr>
              <w:t>16,4</w:t>
            </w:r>
          </w:p>
        </w:tc>
        <w:tc>
          <w:tcPr>
            <w:tcW w:w="377" w:type="pct"/>
            <w:shd w:val="clear" w:color="auto" w:fill="auto"/>
            <w:vAlign w:val="center"/>
          </w:tcPr>
          <w:p w:rsidR="00354E62" w:rsidRPr="00A5746B" w:rsidRDefault="00354E62">
            <w:pPr>
              <w:jc w:val="center"/>
              <w:rPr>
                <w:sz w:val="22"/>
              </w:rPr>
            </w:pPr>
            <w:r w:rsidRPr="00A5746B">
              <w:rPr>
                <w:sz w:val="22"/>
              </w:rPr>
              <w:t>16,3</w:t>
            </w:r>
          </w:p>
        </w:tc>
        <w:tc>
          <w:tcPr>
            <w:tcW w:w="377" w:type="pct"/>
            <w:shd w:val="clear" w:color="auto" w:fill="auto"/>
            <w:vAlign w:val="center"/>
          </w:tcPr>
          <w:p w:rsidR="00354E62" w:rsidRPr="00A5746B" w:rsidRDefault="00354E62">
            <w:pPr>
              <w:jc w:val="center"/>
              <w:rPr>
                <w:sz w:val="22"/>
              </w:rPr>
            </w:pPr>
            <w:r w:rsidRPr="00A5746B">
              <w:rPr>
                <w:sz w:val="22"/>
              </w:rPr>
              <w:t>16,3</w:t>
            </w:r>
          </w:p>
        </w:tc>
        <w:tc>
          <w:tcPr>
            <w:tcW w:w="377" w:type="pct"/>
            <w:shd w:val="clear" w:color="auto" w:fill="auto"/>
            <w:vAlign w:val="center"/>
          </w:tcPr>
          <w:p w:rsidR="00354E62" w:rsidRPr="00A5746B" w:rsidRDefault="00354E62">
            <w:pPr>
              <w:jc w:val="center"/>
              <w:rPr>
                <w:sz w:val="22"/>
              </w:rPr>
            </w:pPr>
            <w:r w:rsidRPr="00A5746B">
              <w:rPr>
                <w:sz w:val="22"/>
              </w:rPr>
              <w:t>16,2</w:t>
            </w:r>
          </w:p>
        </w:tc>
        <w:tc>
          <w:tcPr>
            <w:tcW w:w="377" w:type="pct"/>
            <w:shd w:val="clear" w:color="auto" w:fill="auto"/>
            <w:vAlign w:val="center"/>
          </w:tcPr>
          <w:p w:rsidR="00354E62" w:rsidRPr="00A5746B" w:rsidRDefault="00354E62">
            <w:pPr>
              <w:jc w:val="center"/>
              <w:rPr>
                <w:sz w:val="22"/>
              </w:rPr>
            </w:pPr>
            <w:r w:rsidRPr="00A5746B">
              <w:rPr>
                <w:sz w:val="22"/>
              </w:rPr>
              <w:t>16,1</w:t>
            </w:r>
          </w:p>
        </w:tc>
        <w:tc>
          <w:tcPr>
            <w:tcW w:w="381" w:type="pct"/>
            <w:vAlign w:val="center"/>
          </w:tcPr>
          <w:p w:rsidR="00354E62" w:rsidRPr="00A5746B" w:rsidRDefault="00354E62">
            <w:pPr>
              <w:jc w:val="center"/>
              <w:rPr>
                <w:sz w:val="22"/>
              </w:rPr>
            </w:pPr>
            <w:r w:rsidRPr="00A5746B">
              <w:rPr>
                <w:sz w:val="22"/>
              </w:rPr>
              <w:t>16,1</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12.8</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Тепловая энергия отпущенная п</w:t>
            </w:r>
            <w:r w:rsidRPr="00A5746B">
              <w:rPr>
                <w:rFonts w:eastAsia="Times New Roman"/>
                <w:sz w:val="22"/>
                <w:lang w:eastAsia="ru-RU"/>
              </w:rPr>
              <w:t>о</w:t>
            </w:r>
            <w:r w:rsidRPr="00A5746B">
              <w:rPr>
                <w:rFonts w:eastAsia="Times New Roman"/>
                <w:sz w:val="22"/>
                <w:lang w:eastAsia="ru-RU"/>
              </w:rPr>
              <w:t>требителям</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Гкал</w:t>
            </w:r>
          </w:p>
        </w:tc>
        <w:tc>
          <w:tcPr>
            <w:tcW w:w="476" w:type="pct"/>
            <w:shd w:val="clear" w:color="auto" w:fill="auto"/>
            <w:vAlign w:val="center"/>
          </w:tcPr>
          <w:p w:rsidR="00354E62" w:rsidRPr="00A5746B" w:rsidRDefault="00354E62">
            <w:pPr>
              <w:jc w:val="center"/>
              <w:rPr>
                <w:sz w:val="20"/>
                <w:szCs w:val="20"/>
              </w:rPr>
            </w:pPr>
            <w:r w:rsidRPr="00A5746B">
              <w:rPr>
                <w:sz w:val="20"/>
                <w:szCs w:val="20"/>
              </w:rPr>
              <w:t>665,9</w:t>
            </w:r>
          </w:p>
        </w:tc>
        <w:tc>
          <w:tcPr>
            <w:tcW w:w="377" w:type="pct"/>
            <w:shd w:val="clear" w:color="auto" w:fill="auto"/>
            <w:vAlign w:val="center"/>
          </w:tcPr>
          <w:p w:rsidR="00354E62" w:rsidRPr="00A5746B" w:rsidRDefault="00354E62">
            <w:pPr>
              <w:jc w:val="center"/>
              <w:rPr>
                <w:sz w:val="20"/>
                <w:szCs w:val="20"/>
              </w:rPr>
            </w:pPr>
            <w:r w:rsidRPr="00A5746B">
              <w:rPr>
                <w:sz w:val="20"/>
                <w:szCs w:val="20"/>
              </w:rPr>
              <w:t>665,9</w:t>
            </w:r>
          </w:p>
        </w:tc>
        <w:tc>
          <w:tcPr>
            <w:tcW w:w="377" w:type="pct"/>
            <w:shd w:val="clear" w:color="auto" w:fill="auto"/>
            <w:vAlign w:val="center"/>
          </w:tcPr>
          <w:p w:rsidR="00354E62" w:rsidRPr="00A5746B" w:rsidRDefault="00354E62">
            <w:pPr>
              <w:jc w:val="center"/>
              <w:rPr>
                <w:sz w:val="20"/>
                <w:szCs w:val="20"/>
              </w:rPr>
            </w:pPr>
            <w:r w:rsidRPr="00A5746B">
              <w:rPr>
                <w:sz w:val="20"/>
                <w:szCs w:val="20"/>
              </w:rPr>
              <w:t>665,9</w:t>
            </w:r>
          </w:p>
        </w:tc>
        <w:tc>
          <w:tcPr>
            <w:tcW w:w="377" w:type="pct"/>
            <w:shd w:val="clear" w:color="auto" w:fill="auto"/>
            <w:vAlign w:val="center"/>
          </w:tcPr>
          <w:p w:rsidR="00354E62" w:rsidRPr="00A5746B" w:rsidRDefault="00354E62">
            <w:pPr>
              <w:jc w:val="center"/>
              <w:rPr>
                <w:sz w:val="20"/>
                <w:szCs w:val="20"/>
              </w:rPr>
            </w:pPr>
            <w:r w:rsidRPr="00A5746B">
              <w:rPr>
                <w:sz w:val="20"/>
                <w:szCs w:val="20"/>
              </w:rPr>
              <w:t>665,9</w:t>
            </w:r>
          </w:p>
        </w:tc>
        <w:tc>
          <w:tcPr>
            <w:tcW w:w="377" w:type="pct"/>
            <w:shd w:val="clear" w:color="auto" w:fill="auto"/>
            <w:vAlign w:val="center"/>
          </w:tcPr>
          <w:p w:rsidR="00354E62" w:rsidRPr="00A5746B" w:rsidRDefault="00354E62">
            <w:pPr>
              <w:jc w:val="center"/>
              <w:rPr>
                <w:sz w:val="20"/>
                <w:szCs w:val="20"/>
              </w:rPr>
            </w:pPr>
            <w:r w:rsidRPr="00A5746B">
              <w:rPr>
                <w:sz w:val="20"/>
                <w:szCs w:val="20"/>
              </w:rPr>
              <w:t>665,9</w:t>
            </w:r>
          </w:p>
        </w:tc>
        <w:tc>
          <w:tcPr>
            <w:tcW w:w="377" w:type="pct"/>
            <w:shd w:val="clear" w:color="auto" w:fill="auto"/>
            <w:vAlign w:val="center"/>
          </w:tcPr>
          <w:p w:rsidR="00354E62" w:rsidRPr="00A5746B" w:rsidRDefault="00354E62">
            <w:pPr>
              <w:jc w:val="center"/>
              <w:rPr>
                <w:sz w:val="20"/>
                <w:szCs w:val="20"/>
              </w:rPr>
            </w:pPr>
            <w:r w:rsidRPr="00A5746B">
              <w:rPr>
                <w:sz w:val="20"/>
                <w:szCs w:val="20"/>
              </w:rPr>
              <w:t>665,9</w:t>
            </w:r>
          </w:p>
        </w:tc>
        <w:tc>
          <w:tcPr>
            <w:tcW w:w="377" w:type="pct"/>
            <w:shd w:val="clear" w:color="auto" w:fill="auto"/>
            <w:vAlign w:val="center"/>
          </w:tcPr>
          <w:p w:rsidR="00354E62" w:rsidRPr="00A5746B" w:rsidRDefault="00354E62">
            <w:pPr>
              <w:jc w:val="center"/>
              <w:rPr>
                <w:sz w:val="20"/>
                <w:szCs w:val="20"/>
              </w:rPr>
            </w:pPr>
            <w:r w:rsidRPr="00A5746B">
              <w:rPr>
                <w:sz w:val="20"/>
                <w:szCs w:val="20"/>
              </w:rPr>
              <w:t>665,9</w:t>
            </w:r>
          </w:p>
        </w:tc>
        <w:tc>
          <w:tcPr>
            <w:tcW w:w="381" w:type="pct"/>
            <w:vAlign w:val="center"/>
          </w:tcPr>
          <w:p w:rsidR="00354E62" w:rsidRPr="00A5746B" w:rsidRDefault="00354E62">
            <w:pPr>
              <w:jc w:val="center"/>
              <w:rPr>
                <w:sz w:val="20"/>
                <w:szCs w:val="20"/>
              </w:rPr>
            </w:pPr>
            <w:r w:rsidRPr="00A5746B">
              <w:rPr>
                <w:sz w:val="20"/>
                <w:szCs w:val="20"/>
              </w:rPr>
              <w:t>665,9</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12.9</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УРУТ на отпуск тепловой энергии</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кг.у.т/Гкал</w:t>
            </w:r>
          </w:p>
        </w:tc>
        <w:tc>
          <w:tcPr>
            <w:tcW w:w="476" w:type="pct"/>
            <w:shd w:val="clear" w:color="auto" w:fill="auto"/>
            <w:vAlign w:val="center"/>
          </w:tcPr>
          <w:p w:rsidR="00354E62" w:rsidRPr="00A5746B" w:rsidRDefault="00354E62">
            <w:pPr>
              <w:jc w:val="center"/>
              <w:rPr>
                <w:sz w:val="20"/>
                <w:szCs w:val="20"/>
              </w:rPr>
            </w:pPr>
            <w:r w:rsidRPr="00A5746B">
              <w:rPr>
                <w:sz w:val="20"/>
                <w:szCs w:val="20"/>
              </w:rPr>
              <w:t>152,0</w:t>
            </w:r>
          </w:p>
        </w:tc>
        <w:tc>
          <w:tcPr>
            <w:tcW w:w="377" w:type="pct"/>
            <w:shd w:val="clear" w:color="auto" w:fill="auto"/>
            <w:vAlign w:val="center"/>
          </w:tcPr>
          <w:p w:rsidR="00354E62" w:rsidRPr="00A5746B" w:rsidRDefault="00354E62">
            <w:pPr>
              <w:jc w:val="center"/>
              <w:rPr>
                <w:sz w:val="20"/>
                <w:szCs w:val="20"/>
              </w:rPr>
            </w:pPr>
            <w:r w:rsidRPr="00A5746B">
              <w:rPr>
                <w:sz w:val="20"/>
                <w:szCs w:val="20"/>
              </w:rPr>
              <w:t>155,7</w:t>
            </w:r>
          </w:p>
        </w:tc>
        <w:tc>
          <w:tcPr>
            <w:tcW w:w="377" w:type="pct"/>
            <w:shd w:val="clear" w:color="auto" w:fill="auto"/>
            <w:vAlign w:val="center"/>
          </w:tcPr>
          <w:p w:rsidR="00354E62" w:rsidRPr="00A5746B" w:rsidRDefault="00354E62">
            <w:pPr>
              <w:jc w:val="center"/>
              <w:rPr>
                <w:sz w:val="20"/>
                <w:szCs w:val="20"/>
              </w:rPr>
            </w:pPr>
            <w:r w:rsidRPr="00A5746B">
              <w:rPr>
                <w:sz w:val="20"/>
                <w:szCs w:val="20"/>
              </w:rPr>
              <w:t>155,7</w:t>
            </w:r>
          </w:p>
        </w:tc>
        <w:tc>
          <w:tcPr>
            <w:tcW w:w="377" w:type="pct"/>
            <w:shd w:val="clear" w:color="auto" w:fill="auto"/>
            <w:vAlign w:val="center"/>
          </w:tcPr>
          <w:p w:rsidR="00354E62" w:rsidRPr="00A5746B" w:rsidRDefault="00354E62">
            <w:pPr>
              <w:jc w:val="center"/>
              <w:rPr>
                <w:sz w:val="20"/>
                <w:szCs w:val="20"/>
              </w:rPr>
            </w:pPr>
            <w:r w:rsidRPr="00A5746B">
              <w:rPr>
                <w:sz w:val="20"/>
                <w:szCs w:val="20"/>
              </w:rPr>
              <w:t>155,7</w:t>
            </w:r>
          </w:p>
        </w:tc>
        <w:tc>
          <w:tcPr>
            <w:tcW w:w="377" w:type="pct"/>
            <w:shd w:val="clear" w:color="auto" w:fill="auto"/>
            <w:vAlign w:val="center"/>
          </w:tcPr>
          <w:p w:rsidR="00354E62" w:rsidRPr="00A5746B" w:rsidRDefault="00354E62">
            <w:pPr>
              <w:jc w:val="center"/>
              <w:rPr>
                <w:sz w:val="20"/>
                <w:szCs w:val="20"/>
              </w:rPr>
            </w:pPr>
            <w:r w:rsidRPr="00A5746B">
              <w:rPr>
                <w:sz w:val="20"/>
                <w:szCs w:val="20"/>
              </w:rPr>
              <w:t>155,7</w:t>
            </w:r>
          </w:p>
        </w:tc>
        <w:tc>
          <w:tcPr>
            <w:tcW w:w="377" w:type="pct"/>
            <w:shd w:val="clear" w:color="auto" w:fill="auto"/>
            <w:vAlign w:val="center"/>
          </w:tcPr>
          <w:p w:rsidR="00354E62" w:rsidRPr="00A5746B" w:rsidRDefault="00354E62">
            <w:pPr>
              <w:jc w:val="center"/>
              <w:rPr>
                <w:sz w:val="20"/>
                <w:szCs w:val="20"/>
              </w:rPr>
            </w:pPr>
            <w:r w:rsidRPr="00A5746B">
              <w:rPr>
                <w:sz w:val="20"/>
                <w:szCs w:val="20"/>
              </w:rPr>
              <w:t>155,7</w:t>
            </w:r>
          </w:p>
        </w:tc>
        <w:tc>
          <w:tcPr>
            <w:tcW w:w="377" w:type="pct"/>
            <w:shd w:val="clear" w:color="auto" w:fill="auto"/>
            <w:vAlign w:val="center"/>
          </w:tcPr>
          <w:p w:rsidR="00354E62" w:rsidRPr="00A5746B" w:rsidRDefault="00354E62">
            <w:pPr>
              <w:jc w:val="center"/>
              <w:rPr>
                <w:sz w:val="20"/>
                <w:szCs w:val="20"/>
              </w:rPr>
            </w:pPr>
            <w:r w:rsidRPr="00A5746B">
              <w:rPr>
                <w:sz w:val="20"/>
                <w:szCs w:val="20"/>
              </w:rPr>
              <w:t>155,7</w:t>
            </w:r>
          </w:p>
        </w:tc>
        <w:tc>
          <w:tcPr>
            <w:tcW w:w="381" w:type="pct"/>
            <w:vAlign w:val="center"/>
          </w:tcPr>
          <w:p w:rsidR="00354E62" w:rsidRPr="00A5746B" w:rsidRDefault="00354E62">
            <w:pPr>
              <w:jc w:val="center"/>
              <w:rPr>
                <w:sz w:val="20"/>
                <w:szCs w:val="20"/>
              </w:rPr>
            </w:pPr>
            <w:r w:rsidRPr="00A5746B">
              <w:rPr>
                <w:sz w:val="20"/>
                <w:szCs w:val="20"/>
              </w:rPr>
              <w:t>155,7</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12.10</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Средневзвешенный КПД котел</w:t>
            </w:r>
            <w:r w:rsidRPr="00A5746B">
              <w:rPr>
                <w:rFonts w:eastAsia="Times New Roman"/>
                <w:sz w:val="22"/>
                <w:lang w:eastAsia="ru-RU"/>
              </w:rPr>
              <w:t>ь</w:t>
            </w:r>
            <w:r w:rsidRPr="00A5746B">
              <w:rPr>
                <w:rFonts w:eastAsia="Times New Roman"/>
                <w:sz w:val="22"/>
                <w:lang w:eastAsia="ru-RU"/>
              </w:rPr>
              <w:t>ных</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w:t>
            </w:r>
          </w:p>
        </w:tc>
        <w:tc>
          <w:tcPr>
            <w:tcW w:w="476" w:type="pct"/>
            <w:shd w:val="clear" w:color="auto" w:fill="auto"/>
            <w:vAlign w:val="center"/>
          </w:tcPr>
          <w:p w:rsidR="00354E62" w:rsidRPr="00A5746B" w:rsidRDefault="00354E62">
            <w:pPr>
              <w:jc w:val="center"/>
              <w:rPr>
                <w:sz w:val="20"/>
                <w:szCs w:val="20"/>
              </w:rPr>
            </w:pPr>
            <w:r w:rsidRPr="00A5746B">
              <w:rPr>
                <w:sz w:val="20"/>
                <w:szCs w:val="20"/>
              </w:rPr>
              <w:t>94,1</w:t>
            </w:r>
          </w:p>
        </w:tc>
        <w:tc>
          <w:tcPr>
            <w:tcW w:w="377" w:type="pct"/>
            <w:shd w:val="clear" w:color="auto" w:fill="auto"/>
            <w:vAlign w:val="center"/>
          </w:tcPr>
          <w:p w:rsidR="00354E62" w:rsidRPr="00A5746B" w:rsidRDefault="00354E62">
            <w:pPr>
              <w:jc w:val="center"/>
              <w:rPr>
                <w:sz w:val="20"/>
                <w:szCs w:val="20"/>
              </w:rPr>
            </w:pPr>
            <w:r w:rsidRPr="00A5746B">
              <w:rPr>
                <w:sz w:val="20"/>
                <w:szCs w:val="20"/>
              </w:rPr>
              <w:t>91,8</w:t>
            </w:r>
          </w:p>
        </w:tc>
        <w:tc>
          <w:tcPr>
            <w:tcW w:w="377" w:type="pct"/>
            <w:shd w:val="clear" w:color="auto" w:fill="auto"/>
            <w:vAlign w:val="center"/>
          </w:tcPr>
          <w:p w:rsidR="00354E62" w:rsidRPr="00A5746B" w:rsidRDefault="00354E62">
            <w:pPr>
              <w:jc w:val="center"/>
              <w:rPr>
                <w:sz w:val="20"/>
                <w:szCs w:val="20"/>
              </w:rPr>
            </w:pPr>
            <w:r w:rsidRPr="00A5746B">
              <w:rPr>
                <w:sz w:val="20"/>
                <w:szCs w:val="20"/>
              </w:rPr>
              <w:t>91,8</w:t>
            </w:r>
          </w:p>
        </w:tc>
        <w:tc>
          <w:tcPr>
            <w:tcW w:w="377" w:type="pct"/>
            <w:shd w:val="clear" w:color="auto" w:fill="auto"/>
            <w:vAlign w:val="center"/>
          </w:tcPr>
          <w:p w:rsidR="00354E62" w:rsidRPr="00A5746B" w:rsidRDefault="00354E62">
            <w:pPr>
              <w:jc w:val="center"/>
              <w:rPr>
                <w:sz w:val="20"/>
                <w:szCs w:val="20"/>
              </w:rPr>
            </w:pPr>
            <w:r w:rsidRPr="00A5746B">
              <w:rPr>
                <w:sz w:val="20"/>
                <w:szCs w:val="20"/>
              </w:rPr>
              <w:t>91,8</w:t>
            </w:r>
          </w:p>
        </w:tc>
        <w:tc>
          <w:tcPr>
            <w:tcW w:w="377" w:type="pct"/>
            <w:shd w:val="clear" w:color="auto" w:fill="auto"/>
            <w:vAlign w:val="center"/>
          </w:tcPr>
          <w:p w:rsidR="00354E62" w:rsidRPr="00A5746B" w:rsidRDefault="00354E62">
            <w:pPr>
              <w:jc w:val="center"/>
              <w:rPr>
                <w:sz w:val="20"/>
                <w:szCs w:val="20"/>
              </w:rPr>
            </w:pPr>
            <w:r w:rsidRPr="00A5746B">
              <w:rPr>
                <w:sz w:val="20"/>
                <w:szCs w:val="20"/>
              </w:rPr>
              <w:t>91,8</w:t>
            </w:r>
          </w:p>
        </w:tc>
        <w:tc>
          <w:tcPr>
            <w:tcW w:w="377" w:type="pct"/>
            <w:shd w:val="clear" w:color="auto" w:fill="auto"/>
            <w:vAlign w:val="center"/>
          </w:tcPr>
          <w:p w:rsidR="00354E62" w:rsidRPr="00A5746B" w:rsidRDefault="00354E62">
            <w:pPr>
              <w:jc w:val="center"/>
              <w:rPr>
                <w:sz w:val="20"/>
                <w:szCs w:val="20"/>
              </w:rPr>
            </w:pPr>
            <w:r w:rsidRPr="00A5746B">
              <w:rPr>
                <w:sz w:val="20"/>
                <w:szCs w:val="20"/>
              </w:rPr>
              <w:t>91,8</w:t>
            </w:r>
          </w:p>
        </w:tc>
        <w:tc>
          <w:tcPr>
            <w:tcW w:w="377" w:type="pct"/>
            <w:shd w:val="clear" w:color="auto" w:fill="auto"/>
            <w:vAlign w:val="center"/>
          </w:tcPr>
          <w:p w:rsidR="00354E62" w:rsidRPr="00A5746B" w:rsidRDefault="00354E62">
            <w:pPr>
              <w:jc w:val="center"/>
              <w:rPr>
                <w:sz w:val="20"/>
                <w:szCs w:val="20"/>
              </w:rPr>
            </w:pPr>
            <w:r w:rsidRPr="00A5746B">
              <w:rPr>
                <w:sz w:val="20"/>
                <w:szCs w:val="20"/>
              </w:rPr>
              <w:t>91,8</w:t>
            </w:r>
          </w:p>
        </w:tc>
        <w:tc>
          <w:tcPr>
            <w:tcW w:w="381" w:type="pct"/>
            <w:vAlign w:val="center"/>
          </w:tcPr>
          <w:p w:rsidR="00354E62" w:rsidRPr="00A5746B" w:rsidRDefault="00354E62">
            <w:pPr>
              <w:jc w:val="center"/>
              <w:rPr>
                <w:sz w:val="20"/>
                <w:szCs w:val="20"/>
              </w:rPr>
            </w:pPr>
            <w:r w:rsidRPr="00A5746B">
              <w:rPr>
                <w:sz w:val="20"/>
                <w:szCs w:val="20"/>
              </w:rPr>
              <w:t>91,8</w:t>
            </w:r>
          </w:p>
        </w:tc>
      </w:tr>
      <w:tr w:rsidR="00354E62" w:rsidRPr="00A5746B" w:rsidTr="002956A6">
        <w:trPr>
          <w:cantSplit/>
        </w:trPr>
        <w:tc>
          <w:tcPr>
            <w:tcW w:w="274" w:type="pct"/>
            <w:vAlign w:val="bottom"/>
          </w:tcPr>
          <w:p w:rsidR="00354E62" w:rsidRPr="00A5746B" w:rsidRDefault="00354E62" w:rsidP="00EC2167">
            <w:pPr>
              <w:jc w:val="center"/>
              <w:rPr>
                <w:sz w:val="22"/>
              </w:rPr>
            </w:pPr>
            <w:r w:rsidRPr="00A5746B">
              <w:rPr>
                <w:sz w:val="22"/>
              </w:rPr>
              <w:t>13</w:t>
            </w:r>
          </w:p>
        </w:tc>
        <w:tc>
          <w:tcPr>
            <w:tcW w:w="1192" w:type="pct"/>
            <w:shd w:val="clear" w:color="auto" w:fill="auto"/>
            <w:vAlign w:val="bottom"/>
          </w:tcPr>
          <w:p w:rsidR="00354E62" w:rsidRPr="00A5746B" w:rsidRDefault="00354E62" w:rsidP="00EC2167">
            <w:pPr>
              <w:jc w:val="left"/>
              <w:rPr>
                <w:rFonts w:eastAsia="Times New Roman"/>
                <w:sz w:val="22"/>
                <w:lang w:eastAsia="ru-RU"/>
              </w:rPr>
            </w:pPr>
            <w:r w:rsidRPr="00A5746B">
              <w:rPr>
                <w:rFonts w:eastAsia="Times New Roman"/>
                <w:b/>
                <w:bCs/>
                <w:sz w:val="22"/>
                <w:lang w:eastAsia="ru-RU"/>
              </w:rPr>
              <w:t>Котельная (п.Яр, ул. Вокзал</w:t>
            </w:r>
            <w:r w:rsidRPr="00A5746B">
              <w:rPr>
                <w:rFonts w:eastAsia="Times New Roman"/>
                <w:b/>
                <w:bCs/>
                <w:sz w:val="22"/>
                <w:lang w:eastAsia="ru-RU"/>
              </w:rPr>
              <w:t>ь</w:t>
            </w:r>
            <w:r w:rsidRPr="00A5746B">
              <w:rPr>
                <w:rFonts w:eastAsia="Times New Roman"/>
                <w:b/>
                <w:bCs/>
                <w:sz w:val="22"/>
                <w:lang w:eastAsia="ru-RU"/>
              </w:rPr>
              <w:t>ная, 21Б)</w:t>
            </w:r>
          </w:p>
        </w:tc>
        <w:tc>
          <w:tcPr>
            <w:tcW w:w="414" w:type="pct"/>
            <w:shd w:val="clear" w:color="auto" w:fill="auto"/>
            <w:vAlign w:val="center"/>
          </w:tcPr>
          <w:p w:rsidR="00354E62" w:rsidRPr="00A5746B" w:rsidRDefault="00354E62" w:rsidP="00EC2167">
            <w:pPr>
              <w:jc w:val="center"/>
              <w:rPr>
                <w:rFonts w:eastAsia="Times New Roman"/>
                <w:sz w:val="22"/>
                <w:lang w:eastAsia="ru-RU"/>
              </w:rPr>
            </w:pPr>
          </w:p>
        </w:tc>
        <w:tc>
          <w:tcPr>
            <w:tcW w:w="476" w:type="pct"/>
            <w:shd w:val="clear" w:color="auto" w:fill="auto"/>
            <w:vAlign w:val="center"/>
          </w:tcPr>
          <w:p w:rsidR="00354E62" w:rsidRPr="00A5746B" w:rsidRDefault="00354E62">
            <w:pPr>
              <w:rPr>
                <w:b/>
                <w:bCs/>
                <w:sz w:val="20"/>
                <w:szCs w:val="20"/>
              </w:rPr>
            </w:pPr>
            <w:r w:rsidRPr="00A5746B">
              <w:rPr>
                <w:b/>
                <w:bCs/>
                <w:sz w:val="20"/>
                <w:szCs w:val="20"/>
              </w:rPr>
              <w:t> </w:t>
            </w:r>
          </w:p>
        </w:tc>
        <w:tc>
          <w:tcPr>
            <w:tcW w:w="377" w:type="pct"/>
            <w:shd w:val="clear" w:color="auto" w:fill="auto"/>
            <w:vAlign w:val="center"/>
          </w:tcPr>
          <w:p w:rsidR="00354E62" w:rsidRPr="00A5746B" w:rsidRDefault="00354E62">
            <w:pPr>
              <w:rPr>
                <w:b/>
                <w:bCs/>
                <w:sz w:val="20"/>
                <w:szCs w:val="20"/>
              </w:rPr>
            </w:pPr>
            <w:r w:rsidRPr="00A5746B">
              <w:rPr>
                <w:b/>
                <w:bCs/>
                <w:sz w:val="20"/>
                <w:szCs w:val="20"/>
              </w:rPr>
              <w:t> </w:t>
            </w:r>
          </w:p>
        </w:tc>
        <w:tc>
          <w:tcPr>
            <w:tcW w:w="377" w:type="pct"/>
            <w:shd w:val="clear" w:color="auto" w:fill="auto"/>
            <w:vAlign w:val="center"/>
          </w:tcPr>
          <w:p w:rsidR="00354E62" w:rsidRPr="00A5746B" w:rsidRDefault="00354E62">
            <w:pPr>
              <w:rPr>
                <w:b/>
                <w:bCs/>
                <w:sz w:val="20"/>
                <w:szCs w:val="20"/>
              </w:rPr>
            </w:pPr>
            <w:r w:rsidRPr="00A5746B">
              <w:rPr>
                <w:b/>
                <w:bCs/>
                <w:sz w:val="20"/>
                <w:szCs w:val="20"/>
              </w:rPr>
              <w:t> </w:t>
            </w:r>
          </w:p>
        </w:tc>
        <w:tc>
          <w:tcPr>
            <w:tcW w:w="377" w:type="pct"/>
            <w:shd w:val="clear" w:color="auto" w:fill="auto"/>
            <w:vAlign w:val="center"/>
          </w:tcPr>
          <w:p w:rsidR="00354E62" w:rsidRPr="00A5746B" w:rsidRDefault="00354E62">
            <w:pPr>
              <w:rPr>
                <w:b/>
                <w:bCs/>
                <w:sz w:val="20"/>
                <w:szCs w:val="20"/>
              </w:rPr>
            </w:pPr>
            <w:r w:rsidRPr="00A5746B">
              <w:rPr>
                <w:b/>
                <w:bCs/>
                <w:sz w:val="20"/>
                <w:szCs w:val="20"/>
              </w:rPr>
              <w:t> </w:t>
            </w:r>
          </w:p>
        </w:tc>
        <w:tc>
          <w:tcPr>
            <w:tcW w:w="377" w:type="pct"/>
            <w:shd w:val="clear" w:color="auto" w:fill="auto"/>
            <w:vAlign w:val="center"/>
          </w:tcPr>
          <w:p w:rsidR="00354E62" w:rsidRPr="00A5746B" w:rsidRDefault="00354E62">
            <w:pPr>
              <w:rPr>
                <w:b/>
                <w:bCs/>
                <w:sz w:val="20"/>
                <w:szCs w:val="20"/>
              </w:rPr>
            </w:pPr>
            <w:r w:rsidRPr="00A5746B">
              <w:rPr>
                <w:b/>
                <w:bCs/>
                <w:sz w:val="20"/>
                <w:szCs w:val="20"/>
              </w:rPr>
              <w:t> </w:t>
            </w:r>
          </w:p>
        </w:tc>
        <w:tc>
          <w:tcPr>
            <w:tcW w:w="377" w:type="pct"/>
            <w:shd w:val="clear" w:color="auto" w:fill="auto"/>
            <w:vAlign w:val="center"/>
          </w:tcPr>
          <w:p w:rsidR="00354E62" w:rsidRPr="00A5746B" w:rsidRDefault="00354E62">
            <w:pPr>
              <w:rPr>
                <w:b/>
                <w:bCs/>
                <w:sz w:val="20"/>
                <w:szCs w:val="20"/>
              </w:rPr>
            </w:pPr>
            <w:r w:rsidRPr="00A5746B">
              <w:rPr>
                <w:b/>
                <w:bCs/>
                <w:sz w:val="20"/>
                <w:szCs w:val="20"/>
              </w:rPr>
              <w:t> </w:t>
            </w:r>
          </w:p>
        </w:tc>
        <w:tc>
          <w:tcPr>
            <w:tcW w:w="377" w:type="pct"/>
            <w:shd w:val="clear" w:color="auto" w:fill="auto"/>
            <w:vAlign w:val="center"/>
          </w:tcPr>
          <w:p w:rsidR="00354E62" w:rsidRPr="00A5746B" w:rsidRDefault="00354E62">
            <w:pPr>
              <w:rPr>
                <w:b/>
                <w:bCs/>
                <w:sz w:val="20"/>
                <w:szCs w:val="20"/>
              </w:rPr>
            </w:pPr>
            <w:r w:rsidRPr="00A5746B">
              <w:rPr>
                <w:b/>
                <w:bCs/>
                <w:sz w:val="20"/>
                <w:szCs w:val="20"/>
              </w:rPr>
              <w:t> </w:t>
            </w:r>
          </w:p>
        </w:tc>
        <w:tc>
          <w:tcPr>
            <w:tcW w:w="381" w:type="pct"/>
            <w:vAlign w:val="bottom"/>
          </w:tcPr>
          <w:p w:rsidR="00354E62" w:rsidRPr="00A5746B" w:rsidRDefault="00354E62">
            <w:pPr>
              <w:rPr>
                <w:rFonts w:ascii="Calibri" w:hAnsi="Calibri" w:cs="Calibri"/>
                <w:sz w:val="22"/>
              </w:rPr>
            </w:pP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13.1</w:t>
            </w:r>
          </w:p>
        </w:tc>
        <w:tc>
          <w:tcPr>
            <w:tcW w:w="1192" w:type="pct"/>
            <w:shd w:val="clear" w:color="auto" w:fill="auto"/>
            <w:vAlign w:val="center"/>
          </w:tcPr>
          <w:p w:rsidR="00354E62" w:rsidRPr="00A5746B" w:rsidRDefault="00354E62" w:rsidP="00EC2167">
            <w:pPr>
              <w:jc w:val="left"/>
              <w:rPr>
                <w:rFonts w:eastAsia="Times New Roman"/>
                <w:sz w:val="22"/>
                <w:lang w:eastAsia="ru-RU"/>
              </w:rPr>
            </w:pPr>
            <w:r w:rsidRPr="00A5746B">
              <w:rPr>
                <w:rFonts w:eastAsia="Times New Roman"/>
                <w:sz w:val="22"/>
                <w:lang w:eastAsia="ru-RU"/>
              </w:rPr>
              <w:t>Вид топлива</w:t>
            </w:r>
          </w:p>
        </w:tc>
        <w:tc>
          <w:tcPr>
            <w:tcW w:w="414" w:type="pct"/>
            <w:shd w:val="clear" w:color="auto" w:fill="auto"/>
            <w:vAlign w:val="center"/>
          </w:tcPr>
          <w:p w:rsidR="00354E62" w:rsidRPr="00A5746B" w:rsidRDefault="00354E62" w:rsidP="00EC2167">
            <w:pPr>
              <w:jc w:val="left"/>
              <w:rPr>
                <w:rFonts w:eastAsia="Times New Roman"/>
                <w:sz w:val="22"/>
                <w:lang w:eastAsia="ru-RU"/>
              </w:rPr>
            </w:pPr>
          </w:p>
        </w:tc>
        <w:tc>
          <w:tcPr>
            <w:tcW w:w="476" w:type="pct"/>
            <w:shd w:val="clear" w:color="auto" w:fill="auto"/>
            <w:vAlign w:val="center"/>
          </w:tcPr>
          <w:p w:rsidR="00354E62" w:rsidRPr="00A5746B" w:rsidRDefault="00354E62">
            <w:pPr>
              <w:rPr>
                <w:sz w:val="20"/>
                <w:szCs w:val="20"/>
              </w:rPr>
            </w:pPr>
            <w:r w:rsidRPr="00A5746B">
              <w:rPr>
                <w:sz w:val="20"/>
                <w:szCs w:val="20"/>
              </w:rPr>
              <w:t>газ</w:t>
            </w:r>
          </w:p>
        </w:tc>
        <w:tc>
          <w:tcPr>
            <w:tcW w:w="377" w:type="pct"/>
            <w:shd w:val="clear" w:color="auto" w:fill="auto"/>
            <w:vAlign w:val="center"/>
          </w:tcPr>
          <w:p w:rsidR="00354E62" w:rsidRPr="00A5746B" w:rsidRDefault="00354E62">
            <w:pPr>
              <w:rPr>
                <w:sz w:val="20"/>
                <w:szCs w:val="20"/>
              </w:rPr>
            </w:pPr>
            <w:r w:rsidRPr="00A5746B">
              <w:rPr>
                <w:sz w:val="20"/>
                <w:szCs w:val="20"/>
              </w:rPr>
              <w:t>газ</w:t>
            </w:r>
          </w:p>
        </w:tc>
        <w:tc>
          <w:tcPr>
            <w:tcW w:w="377" w:type="pct"/>
            <w:shd w:val="clear" w:color="auto" w:fill="auto"/>
            <w:vAlign w:val="center"/>
          </w:tcPr>
          <w:p w:rsidR="00354E62" w:rsidRPr="00A5746B" w:rsidRDefault="00354E62">
            <w:pPr>
              <w:rPr>
                <w:sz w:val="20"/>
                <w:szCs w:val="20"/>
              </w:rPr>
            </w:pPr>
            <w:r w:rsidRPr="00A5746B">
              <w:rPr>
                <w:sz w:val="20"/>
                <w:szCs w:val="20"/>
              </w:rPr>
              <w:t>газ</w:t>
            </w:r>
          </w:p>
        </w:tc>
        <w:tc>
          <w:tcPr>
            <w:tcW w:w="377" w:type="pct"/>
            <w:shd w:val="clear" w:color="auto" w:fill="auto"/>
            <w:vAlign w:val="center"/>
          </w:tcPr>
          <w:p w:rsidR="00354E62" w:rsidRPr="00A5746B" w:rsidRDefault="00354E62">
            <w:pPr>
              <w:rPr>
                <w:sz w:val="20"/>
                <w:szCs w:val="20"/>
              </w:rPr>
            </w:pPr>
            <w:r w:rsidRPr="00A5746B">
              <w:rPr>
                <w:sz w:val="20"/>
                <w:szCs w:val="20"/>
              </w:rPr>
              <w:t>газ</w:t>
            </w:r>
          </w:p>
        </w:tc>
        <w:tc>
          <w:tcPr>
            <w:tcW w:w="377" w:type="pct"/>
            <w:shd w:val="clear" w:color="auto" w:fill="auto"/>
            <w:vAlign w:val="center"/>
          </w:tcPr>
          <w:p w:rsidR="00354E62" w:rsidRPr="00A5746B" w:rsidRDefault="00354E62">
            <w:pPr>
              <w:rPr>
                <w:sz w:val="20"/>
                <w:szCs w:val="20"/>
              </w:rPr>
            </w:pPr>
            <w:r w:rsidRPr="00A5746B">
              <w:rPr>
                <w:sz w:val="20"/>
                <w:szCs w:val="20"/>
              </w:rPr>
              <w:t>газ</w:t>
            </w:r>
          </w:p>
        </w:tc>
        <w:tc>
          <w:tcPr>
            <w:tcW w:w="377" w:type="pct"/>
            <w:shd w:val="clear" w:color="auto" w:fill="auto"/>
            <w:vAlign w:val="center"/>
          </w:tcPr>
          <w:p w:rsidR="00354E62" w:rsidRPr="00A5746B" w:rsidRDefault="00354E62">
            <w:pPr>
              <w:rPr>
                <w:sz w:val="20"/>
                <w:szCs w:val="20"/>
              </w:rPr>
            </w:pPr>
            <w:r w:rsidRPr="00A5746B">
              <w:rPr>
                <w:sz w:val="20"/>
                <w:szCs w:val="20"/>
              </w:rPr>
              <w:t>газ</w:t>
            </w:r>
          </w:p>
        </w:tc>
        <w:tc>
          <w:tcPr>
            <w:tcW w:w="377" w:type="pct"/>
            <w:shd w:val="clear" w:color="auto" w:fill="auto"/>
            <w:vAlign w:val="center"/>
          </w:tcPr>
          <w:p w:rsidR="00354E62" w:rsidRPr="00A5746B" w:rsidRDefault="00354E62">
            <w:pPr>
              <w:rPr>
                <w:sz w:val="20"/>
                <w:szCs w:val="20"/>
              </w:rPr>
            </w:pPr>
            <w:r w:rsidRPr="00A5746B">
              <w:rPr>
                <w:sz w:val="20"/>
                <w:szCs w:val="20"/>
              </w:rPr>
              <w:t>газ</w:t>
            </w:r>
          </w:p>
        </w:tc>
        <w:tc>
          <w:tcPr>
            <w:tcW w:w="381" w:type="pct"/>
            <w:vAlign w:val="center"/>
          </w:tcPr>
          <w:p w:rsidR="00354E62" w:rsidRPr="00A5746B" w:rsidRDefault="00354E62">
            <w:pPr>
              <w:rPr>
                <w:sz w:val="20"/>
                <w:szCs w:val="20"/>
              </w:rPr>
            </w:pPr>
            <w:r w:rsidRPr="00A5746B">
              <w:rPr>
                <w:sz w:val="20"/>
                <w:szCs w:val="20"/>
              </w:rPr>
              <w:t>газ</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13.2</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расход натурального топлива</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тыс.куб.м</w:t>
            </w:r>
          </w:p>
        </w:tc>
        <w:tc>
          <w:tcPr>
            <w:tcW w:w="476" w:type="pct"/>
            <w:shd w:val="clear" w:color="auto" w:fill="auto"/>
            <w:vAlign w:val="center"/>
          </w:tcPr>
          <w:p w:rsidR="00354E62" w:rsidRPr="00A5746B" w:rsidRDefault="00354E62">
            <w:pPr>
              <w:jc w:val="center"/>
              <w:rPr>
                <w:sz w:val="20"/>
                <w:szCs w:val="20"/>
              </w:rPr>
            </w:pPr>
            <w:r w:rsidRPr="00A5746B">
              <w:rPr>
                <w:sz w:val="20"/>
                <w:szCs w:val="20"/>
              </w:rPr>
              <w:t>10,0</w:t>
            </w:r>
          </w:p>
        </w:tc>
        <w:tc>
          <w:tcPr>
            <w:tcW w:w="377" w:type="pct"/>
            <w:shd w:val="clear" w:color="auto" w:fill="auto"/>
            <w:vAlign w:val="center"/>
          </w:tcPr>
          <w:p w:rsidR="00354E62" w:rsidRPr="00A5746B" w:rsidRDefault="00354E62">
            <w:pPr>
              <w:jc w:val="center"/>
              <w:rPr>
                <w:sz w:val="20"/>
                <w:szCs w:val="20"/>
              </w:rPr>
            </w:pPr>
            <w:r w:rsidRPr="00A5746B">
              <w:rPr>
                <w:sz w:val="20"/>
                <w:szCs w:val="20"/>
              </w:rPr>
              <w:t>21,6</w:t>
            </w:r>
          </w:p>
        </w:tc>
        <w:tc>
          <w:tcPr>
            <w:tcW w:w="377" w:type="pct"/>
            <w:shd w:val="clear" w:color="auto" w:fill="auto"/>
            <w:vAlign w:val="center"/>
          </w:tcPr>
          <w:p w:rsidR="00354E62" w:rsidRPr="00A5746B" w:rsidRDefault="00354E62">
            <w:pPr>
              <w:jc w:val="center"/>
              <w:rPr>
                <w:sz w:val="20"/>
                <w:szCs w:val="20"/>
              </w:rPr>
            </w:pPr>
            <w:r w:rsidRPr="00A5746B">
              <w:rPr>
                <w:sz w:val="20"/>
                <w:szCs w:val="20"/>
              </w:rPr>
              <w:t>21,6</w:t>
            </w:r>
          </w:p>
        </w:tc>
        <w:tc>
          <w:tcPr>
            <w:tcW w:w="377" w:type="pct"/>
            <w:shd w:val="clear" w:color="auto" w:fill="auto"/>
            <w:vAlign w:val="center"/>
          </w:tcPr>
          <w:p w:rsidR="00354E62" w:rsidRPr="00A5746B" w:rsidRDefault="00354E62">
            <w:pPr>
              <w:jc w:val="center"/>
              <w:rPr>
                <w:sz w:val="20"/>
                <w:szCs w:val="20"/>
              </w:rPr>
            </w:pPr>
            <w:r w:rsidRPr="00A5746B">
              <w:rPr>
                <w:sz w:val="20"/>
                <w:szCs w:val="20"/>
              </w:rPr>
              <w:t>21,6</w:t>
            </w:r>
          </w:p>
        </w:tc>
        <w:tc>
          <w:tcPr>
            <w:tcW w:w="377" w:type="pct"/>
            <w:shd w:val="clear" w:color="auto" w:fill="auto"/>
            <w:vAlign w:val="center"/>
          </w:tcPr>
          <w:p w:rsidR="00354E62" w:rsidRPr="00A5746B" w:rsidRDefault="00354E62">
            <w:pPr>
              <w:jc w:val="center"/>
              <w:rPr>
                <w:sz w:val="20"/>
                <w:szCs w:val="20"/>
              </w:rPr>
            </w:pPr>
            <w:r w:rsidRPr="00A5746B">
              <w:rPr>
                <w:sz w:val="20"/>
                <w:szCs w:val="20"/>
              </w:rPr>
              <w:t>21,6</w:t>
            </w:r>
          </w:p>
        </w:tc>
        <w:tc>
          <w:tcPr>
            <w:tcW w:w="377" w:type="pct"/>
            <w:shd w:val="clear" w:color="auto" w:fill="auto"/>
            <w:vAlign w:val="center"/>
          </w:tcPr>
          <w:p w:rsidR="00354E62" w:rsidRPr="00A5746B" w:rsidRDefault="00354E62">
            <w:pPr>
              <w:jc w:val="center"/>
              <w:rPr>
                <w:sz w:val="20"/>
                <w:szCs w:val="20"/>
              </w:rPr>
            </w:pPr>
            <w:r w:rsidRPr="00A5746B">
              <w:rPr>
                <w:sz w:val="20"/>
                <w:szCs w:val="20"/>
              </w:rPr>
              <w:t>21,6</w:t>
            </w:r>
          </w:p>
        </w:tc>
        <w:tc>
          <w:tcPr>
            <w:tcW w:w="377" w:type="pct"/>
            <w:shd w:val="clear" w:color="auto" w:fill="auto"/>
            <w:vAlign w:val="center"/>
          </w:tcPr>
          <w:p w:rsidR="00354E62" w:rsidRPr="00A5746B" w:rsidRDefault="00354E62">
            <w:pPr>
              <w:jc w:val="center"/>
              <w:rPr>
                <w:sz w:val="20"/>
                <w:szCs w:val="20"/>
              </w:rPr>
            </w:pPr>
            <w:r w:rsidRPr="00A5746B">
              <w:rPr>
                <w:sz w:val="20"/>
                <w:szCs w:val="20"/>
              </w:rPr>
              <w:t>21,6</w:t>
            </w:r>
          </w:p>
        </w:tc>
        <w:tc>
          <w:tcPr>
            <w:tcW w:w="381" w:type="pct"/>
            <w:vAlign w:val="center"/>
          </w:tcPr>
          <w:p w:rsidR="00354E62" w:rsidRPr="00A5746B" w:rsidRDefault="00354E62">
            <w:pPr>
              <w:jc w:val="center"/>
              <w:rPr>
                <w:sz w:val="20"/>
                <w:szCs w:val="20"/>
              </w:rPr>
            </w:pPr>
            <w:r w:rsidRPr="00A5746B">
              <w:rPr>
                <w:sz w:val="20"/>
                <w:szCs w:val="20"/>
              </w:rPr>
              <w:t>21,6</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13.3</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Расход условного топлива</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т.у.т.</w:t>
            </w:r>
          </w:p>
        </w:tc>
        <w:tc>
          <w:tcPr>
            <w:tcW w:w="476" w:type="pct"/>
            <w:shd w:val="clear" w:color="auto" w:fill="auto"/>
            <w:vAlign w:val="center"/>
          </w:tcPr>
          <w:p w:rsidR="00354E62" w:rsidRPr="00A5746B" w:rsidRDefault="00354E62">
            <w:pPr>
              <w:jc w:val="center"/>
              <w:rPr>
                <w:sz w:val="20"/>
                <w:szCs w:val="20"/>
              </w:rPr>
            </w:pPr>
            <w:r w:rsidRPr="00A5746B">
              <w:rPr>
                <w:sz w:val="20"/>
                <w:szCs w:val="20"/>
              </w:rPr>
              <w:t>11,6</w:t>
            </w:r>
          </w:p>
        </w:tc>
        <w:tc>
          <w:tcPr>
            <w:tcW w:w="377" w:type="pct"/>
            <w:shd w:val="clear" w:color="auto" w:fill="auto"/>
            <w:vAlign w:val="center"/>
          </w:tcPr>
          <w:p w:rsidR="00354E62" w:rsidRPr="00A5746B" w:rsidRDefault="00354E62">
            <w:pPr>
              <w:jc w:val="center"/>
              <w:rPr>
                <w:sz w:val="20"/>
                <w:szCs w:val="20"/>
              </w:rPr>
            </w:pPr>
            <w:r w:rsidRPr="00A5746B">
              <w:rPr>
                <w:sz w:val="20"/>
                <w:szCs w:val="20"/>
              </w:rPr>
              <w:t>25,1</w:t>
            </w:r>
          </w:p>
        </w:tc>
        <w:tc>
          <w:tcPr>
            <w:tcW w:w="377" w:type="pct"/>
            <w:shd w:val="clear" w:color="auto" w:fill="auto"/>
            <w:vAlign w:val="center"/>
          </w:tcPr>
          <w:p w:rsidR="00354E62" w:rsidRPr="00A5746B" w:rsidRDefault="00354E62">
            <w:pPr>
              <w:jc w:val="center"/>
              <w:rPr>
                <w:sz w:val="20"/>
                <w:szCs w:val="20"/>
              </w:rPr>
            </w:pPr>
            <w:r w:rsidRPr="00A5746B">
              <w:rPr>
                <w:sz w:val="20"/>
                <w:szCs w:val="20"/>
              </w:rPr>
              <w:t>25,1</w:t>
            </w:r>
          </w:p>
        </w:tc>
        <w:tc>
          <w:tcPr>
            <w:tcW w:w="377" w:type="pct"/>
            <w:shd w:val="clear" w:color="auto" w:fill="auto"/>
            <w:vAlign w:val="center"/>
          </w:tcPr>
          <w:p w:rsidR="00354E62" w:rsidRPr="00A5746B" w:rsidRDefault="00354E62">
            <w:pPr>
              <w:jc w:val="center"/>
              <w:rPr>
                <w:sz w:val="20"/>
                <w:szCs w:val="20"/>
              </w:rPr>
            </w:pPr>
            <w:r w:rsidRPr="00A5746B">
              <w:rPr>
                <w:sz w:val="20"/>
                <w:szCs w:val="20"/>
              </w:rPr>
              <w:t>25,1</w:t>
            </w:r>
          </w:p>
        </w:tc>
        <w:tc>
          <w:tcPr>
            <w:tcW w:w="377" w:type="pct"/>
            <w:shd w:val="clear" w:color="auto" w:fill="auto"/>
            <w:vAlign w:val="center"/>
          </w:tcPr>
          <w:p w:rsidR="00354E62" w:rsidRPr="00A5746B" w:rsidRDefault="00354E62">
            <w:pPr>
              <w:jc w:val="center"/>
              <w:rPr>
                <w:sz w:val="20"/>
                <w:szCs w:val="20"/>
              </w:rPr>
            </w:pPr>
            <w:r w:rsidRPr="00A5746B">
              <w:rPr>
                <w:sz w:val="20"/>
                <w:szCs w:val="20"/>
              </w:rPr>
              <w:t>25,1</w:t>
            </w:r>
          </w:p>
        </w:tc>
        <w:tc>
          <w:tcPr>
            <w:tcW w:w="377" w:type="pct"/>
            <w:shd w:val="clear" w:color="auto" w:fill="auto"/>
            <w:vAlign w:val="center"/>
          </w:tcPr>
          <w:p w:rsidR="00354E62" w:rsidRPr="00A5746B" w:rsidRDefault="00354E62">
            <w:pPr>
              <w:jc w:val="center"/>
              <w:rPr>
                <w:sz w:val="20"/>
                <w:szCs w:val="20"/>
              </w:rPr>
            </w:pPr>
            <w:r w:rsidRPr="00A5746B">
              <w:rPr>
                <w:sz w:val="20"/>
                <w:szCs w:val="20"/>
              </w:rPr>
              <w:t>25,1</w:t>
            </w:r>
          </w:p>
        </w:tc>
        <w:tc>
          <w:tcPr>
            <w:tcW w:w="377" w:type="pct"/>
            <w:shd w:val="clear" w:color="auto" w:fill="auto"/>
            <w:vAlign w:val="center"/>
          </w:tcPr>
          <w:p w:rsidR="00354E62" w:rsidRPr="00A5746B" w:rsidRDefault="00354E62">
            <w:pPr>
              <w:jc w:val="center"/>
              <w:rPr>
                <w:sz w:val="20"/>
                <w:szCs w:val="20"/>
              </w:rPr>
            </w:pPr>
            <w:r w:rsidRPr="00A5746B">
              <w:rPr>
                <w:sz w:val="20"/>
                <w:szCs w:val="20"/>
              </w:rPr>
              <w:t>25,1</w:t>
            </w:r>
          </w:p>
        </w:tc>
        <w:tc>
          <w:tcPr>
            <w:tcW w:w="381" w:type="pct"/>
            <w:vAlign w:val="center"/>
          </w:tcPr>
          <w:p w:rsidR="00354E62" w:rsidRPr="00A5746B" w:rsidRDefault="00354E62">
            <w:pPr>
              <w:jc w:val="center"/>
              <w:rPr>
                <w:sz w:val="20"/>
                <w:szCs w:val="20"/>
              </w:rPr>
            </w:pPr>
            <w:r w:rsidRPr="00A5746B">
              <w:rPr>
                <w:sz w:val="20"/>
                <w:szCs w:val="20"/>
              </w:rPr>
              <w:t>25,1</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13.4</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Выработка тепловой энергии</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Гкал</w:t>
            </w:r>
          </w:p>
        </w:tc>
        <w:tc>
          <w:tcPr>
            <w:tcW w:w="476" w:type="pct"/>
            <w:shd w:val="clear" w:color="auto" w:fill="auto"/>
            <w:vAlign w:val="center"/>
          </w:tcPr>
          <w:p w:rsidR="00354E62" w:rsidRPr="00A5746B" w:rsidRDefault="00354E62">
            <w:pPr>
              <w:jc w:val="center"/>
              <w:rPr>
                <w:sz w:val="20"/>
                <w:szCs w:val="20"/>
              </w:rPr>
            </w:pPr>
            <w:r w:rsidRPr="00A5746B">
              <w:rPr>
                <w:sz w:val="20"/>
                <w:szCs w:val="20"/>
              </w:rPr>
              <w:t>87,6</w:t>
            </w:r>
          </w:p>
        </w:tc>
        <w:tc>
          <w:tcPr>
            <w:tcW w:w="377" w:type="pct"/>
            <w:shd w:val="clear" w:color="auto" w:fill="auto"/>
            <w:vAlign w:val="center"/>
          </w:tcPr>
          <w:p w:rsidR="00354E62" w:rsidRPr="00A5746B" w:rsidRDefault="00354E62">
            <w:pPr>
              <w:jc w:val="center"/>
              <w:rPr>
                <w:sz w:val="20"/>
                <w:szCs w:val="20"/>
              </w:rPr>
            </w:pPr>
            <w:r w:rsidRPr="00A5746B">
              <w:rPr>
                <w:sz w:val="20"/>
                <w:szCs w:val="20"/>
              </w:rPr>
              <w:t>87,6</w:t>
            </w:r>
          </w:p>
        </w:tc>
        <w:tc>
          <w:tcPr>
            <w:tcW w:w="377" w:type="pct"/>
            <w:shd w:val="clear" w:color="auto" w:fill="auto"/>
            <w:vAlign w:val="center"/>
          </w:tcPr>
          <w:p w:rsidR="00354E62" w:rsidRPr="00A5746B" w:rsidRDefault="00354E62">
            <w:pPr>
              <w:jc w:val="center"/>
              <w:rPr>
                <w:sz w:val="20"/>
                <w:szCs w:val="20"/>
              </w:rPr>
            </w:pPr>
            <w:r w:rsidRPr="00A5746B">
              <w:rPr>
                <w:sz w:val="20"/>
                <w:szCs w:val="20"/>
              </w:rPr>
              <w:t>87,6</w:t>
            </w:r>
          </w:p>
        </w:tc>
        <w:tc>
          <w:tcPr>
            <w:tcW w:w="377" w:type="pct"/>
            <w:shd w:val="clear" w:color="auto" w:fill="auto"/>
            <w:vAlign w:val="center"/>
          </w:tcPr>
          <w:p w:rsidR="00354E62" w:rsidRPr="00A5746B" w:rsidRDefault="00354E62">
            <w:pPr>
              <w:jc w:val="center"/>
              <w:rPr>
                <w:sz w:val="20"/>
                <w:szCs w:val="20"/>
              </w:rPr>
            </w:pPr>
            <w:r w:rsidRPr="00A5746B">
              <w:rPr>
                <w:sz w:val="20"/>
                <w:szCs w:val="20"/>
              </w:rPr>
              <w:t>87,6</w:t>
            </w:r>
          </w:p>
        </w:tc>
        <w:tc>
          <w:tcPr>
            <w:tcW w:w="377" w:type="pct"/>
            <w:shd w:val="clear" w:color="auto" w:fill="auto"/>
            <w:vAlign w:val="center"/>
          </w:tcPr>
          <w:p w:rsidR="00354E62" w:rsidRPr="00A5746B" w:rsidRDefault="00354E62">
            <w:pPr>
              <w:jc w:val="center"/>
              <w:rPr>
                <w:sz w:val="20"/>
                <w:szCs w:val="20"/>
              </w:rPr>
            </w:pPr>
            <w:r w:rsidRPr="00A5746B">
              <w:rPr>
                <w:sz w:val="20"/>
                <w:szCs w:val="20"/>
              </w:rPr>
              <w:t>87,6</w:t>
            </w:r>
          </w:p>
        </w:tc>
        <w:tc>
          <w:tcPr>
            <w:tcW w:w="377" w:type="pct"/>
            <w:shd w:val="clear" w:color="auto" w:fill="auto"/>
            <w:vAlign w:val="center"/>
          </w:tcPr>
          <w:p w:rsidR="00354E62" w:rsidRPr="00A5746B" w:rsidRDefault="00354E62">
            <w:pPr>
              <w:jc w:val="center"/>
              <w:rPr>
                <w:sz w:val="20"/>
                <w:szCs w:val="20"/>
              </w:rPr>
            </w:pPr>
            <w:r w:rsidRPr="00A5746B">
              <w:rPr>
                <w:sz w:val="20"/>
                <w:szCs w:val="20"/>
              </w:rPr>
              <w:t>87,6</w:t>
            </w:r>
          </w:p>
        </w:tc>
        <w:tc>
          <w:tcPr>
            <w:tcW w:w="377" w:type="pct"/>
            <w:shd w:val="clear" w:color="auto" w:fill="auto"/>
            <w:vAlign w:val="center"/>
          </w:tcPr>
          <w:p w:rsidR="00354E62" w:rsidRPr="00A5746B" w:rsidRDefault="00354E62">
            <w:pPr>
              <w:jc w:val="center"/>
              <w:rPr>
                <w:sz w:val="20"/>
                <w:szCs w:val="20"/>
              </w:rPr>
            </w:pPr>
            <w:r w:rsidRPr="00A5746B">
              <w:rPr>
                <w:sz w:val="20"/>
                <w:szCs w:val="20"/>
              </w:rPr>
              <w:t>87,6</w:t>
            </w:r>
          </w:p>
        </w:tc>
        <w:tc>
          <w:tcPr>
            <w:tcW w:w="381" w:type="pct"/>
            <w:vAlign w:val="center"/>
          </w:tcPr>
          <w:p w:rsidR="00354E62" w:rsidRPr="00A5746B" w:rsidRDefault="00354E62">
            <w:pPr>
              <w:jc w:val="center"/>
              <w:rPr>
                <w:sz w:val="20"/>
                <w:szCs w:val="20"/>
              </w:rPr>
            </w:pPr>
            <w:r w:rsidRPr="00A5746B">
              <w:rPr>
                <w:sz w:val="20"/>
                <w:szCs w:val="20"/>
              </w:rPr>
              <w:t>87,6</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13.5</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Собственные и хозяйственные нужды котельной</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Гкал</w:t>
            </w:r>
          </w:p>
        </w:tc>
        <w:tc>
          <w:tcPr>
            <w:tcW w:w="476" w:type="pct"/>
            <w:shd w:val="clear" w:color="auto" w:fill="auto"/>
            <w:vAlign w:val="center"/>
          </w:tcPr>
          <w:p w:rsidR="00354E62" w:rsidRPr="00A5746B" w:rsidRDefault="00354E62">
            <w:pPr>
              <w:jc w:val="center"/>
              <w:rPr>
                <w:sz w:val="20"/>
                <w:szCs w:val="20"/>
              </w:rPr>
            </w:pPr>
            <w:r w:rsidRPr="00A5746B">
              <w:rPr>
                <w:sz w:val="20"/>
                <w:szCs w:val="20"/>
              </w:rPr>
              <w:t>2,0</w:t>
            </w:r>
          </w:p>
        </w:tc>
        <w:tc>
          <w:tcPr>
            <w:tcW w:w="377" w:type="pct"/>
            <w:shd w:val="clear" w:color="auto" w:fill="auto"/>
            <w:vAlign w:val="center"/>
          </w:tcPr>
          <w:p w:rsidR="00354E62" w:rsidRPr="00A5746B" w:rsidRDefault="00354E62">
            <w:pPr>
              <w:jc w:val="center"/>
              <w:rPr>
                <w:sz w:val="20"/>
                <w:szCs w:val="20"/>
              </w:rPr>
            </w:pPr>
            <w:r w:rsidRPr="00A5746B">
              <w:rPr>
                <w:sz w:val="20"/>
                <w:szCs w:val="20"/>
              </w:rPr>
              <w:t>2,0</w:t>
            </w:r>
          </w:p>
        </w:tc>
        <w:tc>
          <w:tcPr>
            <w:tcW w:w="377" w:type="pct"/>
            <w:shd w:val="clear" w:color="auto" w:fill="auto"/>
            <w:vAlign w:val="center"/>
          </w:tcPr>
          <w:p w:rsidR="00354E62" w:rsidRPr="00A5746B" w:rsidRDefault="00354E62">
            <w:pPr>
              <w:jc w:val="center"/>
              <w:rPr>
                <w:sz w:val="20"/>
                <w:szCs w:val="20"/>
              </w:rPr>
            </w:pPr>
            <w:r w:rsidRPr="00A5746B">
              <w:rPr>
                <w:sz w:val="20"/>
                <w:szCs w:val="20"/>
              </w:rPr>
              <w:t>2,0</w:t>
            </w:r>
          </w:p>
        </w:tc>
        <w:tc>
          <w:tcPr>
            <w:tcW w:w="377" w:type="pct"/>
            <w:shd w:val="clear" w:color="auto" w:fill="auto"/>
            <w:vAlign w:val="center"/>
          </w:tcPr>
          <w:p w:rsidR="00354E62" w:rsidRPr="00A5746B" w:rsidRDefault="00354E62">
            <w:pPr>
              <w:jc w:val="center"/>
              <w:rPr>
                <w:sz w:val="20"/>
                <w:szCs w:val="20"/>
              </w:rPr>
            </w:pPr>
            <w:r w:rsidRPr="00A5746B">
              <w:rPr>
                <w:sz w:val="20"/>
                <w:szCs w:val="20"/>
              </w:rPr>
              <w:t>2,0</w:t>
            </w:r>
          </w:p>
        </w:tc>
        <w:tc>
          <w:tcPr>
            <w:tcW w:w="377" w:type="pct"/>
            <w:shd w:val="clear" w:color="auto" w:fill="auto"/>
            <w:vAlign w:val="center"/>
          </w:tcPr>
          <w:p w:rsidR="00354E62" w:rsidRPr="00A5746B" w:rsidRDefault="00354E62">
            <w:pPr>
              <w:jc w:val="center"/>
              <w:rPr>
                <w:sz w:val="20"/>
                <w:szCs w:val="20"/>
              </w:rPr>
            </w:pPr>
            <w:r w:rsidRPr="00A5746B">
              <w:rPr>
                <w:sz w:val="20"/>
                <w:szCs w:val="20"/>
              </w:rPr>
              <w:t>2,0</w:t>
            </w:r>
          </w:p>
        </w:tc>
        <w:tc>
          <w:tcPr>
            <w:tcW w:w="377" w:type="pct"/>
            <w:shd w:val="clear" w:color="auto" w:fill="auto"/>
            <w:vAlign w:val="center"/>
          </w:tcPr>
          <w:p w:rsidR="00354E62" w:rsidRPr="00A5746B" w:rsidRDefault="00354E62">
            <w:pPr>
              <w:jc w:val="center"/>
              <w:rPr>
                <w:sz w:val="20"/>
                <w:szCs w:val="20"/>
              </w:rPr>
            </w:pPr>
            <w:r w:rsidRPr="00A5746B">
              <w:rPr>
                <w:sz w:val="20"/>
                <w:szCs w:val="20"/>
              </w:rPr>
              <w:t>2,0</w:t>
            </w:r>
          </w:p>
        </w:tc>
        <w:tc>
          <w:tcPr>
            <w:tcW w:w="377" w:type="pct"/>
            <w:shd w:val="clear" w:color="auto" w:fill="auto"/>
            <w:vAlign w:val="center"/>
          </w:tcPr>
          <w:p w:rsidR="00354E62" w:rsidRPr="00A5746B" w:rsidRDefault="00354E62">
            <w:pPr>
              <w:jc w:val="center"/>
              <w:rPr>
                <w:sz w:val="20"/>
                <w:szCs w:val="20"/>
              </w:rPr>
            </w:pPr>
            <w:r w:rsidRPr="00A5746B">
              <w:rPr>
                <w:sz w:val="20"/>
                <w:szCs w:val="20"/>
              </w:rPr>
              <w:t>2,0</w:t>
            </w:r>
          </w:p>
        </w:tc>
        <w:tc>
          <w:tcPr>
            <w:tcW w:w="381" w:type="pct"/>
            <w:vAlign w:val="center"/>
          </w:tcPr>
          <w:p w:rsidR="00354E62" w:rsidRPr="00A5746B" w:rsidRDefault="00354E62">
            <w:pPr>
              <w:jc w:val="center"/>
              <w:rPr>
                <w:sz w:val="20"/>
                <w:szCs w:val="20"/>
              </w:rPr>
            </w:pPr>
            <w:r w:rsidRPr="00A5746B">
              <w:rPr>
                <w:sz w:val="20"/>
                <w:szCs w:val="20"/>
              </w:rPr>
              <w:t>2,0</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13.6</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Тепловая энергия отпущенная в сети</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Гкал</w:t>
            </w:r>
          </w:p>
        </w:tc>
        <w:tc>
          <w:tcPr>
            <w:tcW w:w="476" w:type="pct"/>
            <w:shd w:val="clear" w:color="auto" w:fill="auto"/>
            <w:vAlign w:val="center"/>
          </w:tcPr>
          <w:p w:rsidR="00354E62" w:rsidRPr="00A5746B" w:rsidRDefault="00354E62">
            <w:pPr>
              <w:jc w:val="center"/>
              <w:rPr>
                <w:sz w:val="22"/>
              </w:rPr>
            </w:pPr>
            <w:r w:rsidRPr="00A5746B">
              <w:rPr>
                <w:sz w:val="22"/>
              </w:rPr>
              <w:t>85,7</w:t>
            </w:r>
          </w:p>
        </w:tc>
        <w:tc>
          <w:tcPr>
            <w:tcW w:w="377" w:type="pct"/>
            <w:shd w:val="clear" w:color="auto" w:fill="auto"/>
            <w:vAlign w:val="center"/>
          </w:tcPr>
          <w:p w:rsidR="00354E62" w:rsidRPr="00A5746B" w:rsidRDefault="00354E62">
            <w:pPr>
              <w:jc w:val="center"/>
              <w:rPr>
                <w:sz w:val="20"/>
                <w:szCs w:val="20"/>
              </w:rPr>
            </w:pPr>
            <w:r w:rsidRPr="00A5746B">
              <w:rPr>
                <w:sz w:val="20"/>
                <w:szCs w:val="20"/>
              </w:rPr>
              <w:t>85,7</w:t>
            </w:r>
          </w:p>
        </w:tc>
        <w:tc>
          <w:tcPr>
            <w:tcW w:w="377" w:type="pct"/>
            <w:shd w:val="clear" w:color="auto" w:fill="auto"/>
            <w:vAlign w:val="center"/>
          </w:tcPr>
          <w:p w:rsidR="00354E62" w:rsidRPr="00A5746B" w:rsidRDefault="00354E62">
            <w:pPr>
              <w:jc w:val="center"/>
              <w:rPr>
                <w:sz w:val="20"/>
                <w:szCs w:val="20"/>
              </w:rPr>
            </w:pPr>
            <w:r w:rsidRPr="00A5746B">
              <w:rPr>
                <w:sz w:val="20"/>
                <w:szCs w:val="20"/>
              </w:rPr>
              <w:t>85,7</w:t>
            </w:r>
          </w:p>
        </w:tc>
        <w:tc>
          <w:tcPr>
            <w:tcW w:w="377" w:type="pct"/>
            <w:shd w:val="clear" w:color="auto" w:fill="auto"/>
            <w:vAlign w:val="center"/>
          </w:tcPr>
          <w:p w:rsidR="00354E62" w:rsidRPr="00A5746B" w:rsidRDefault="00354E62">
            <w:pPr>
              <w:jc w:val="center"/>
              <w:rPr>
                <w:sz w:val="20"/>
                <w:szCs w:val="20"/>
              </w:rPr>
            </w:pPr>
            <w:r w:rsidRPr="00A5746B">
              <w:rPr>
                <w:sz w:val="20"/>
                <w:szCs w:val="20"/>
              </w:rPr>
              <w:t>85,7</w:t>
            </w:r>
          </w:p>
        </w:tc>
        <w:tc>
          <w:tcPr>
            <w:tcW w:w="377" w:type="pct"/>
            <w:shd w:val="clear" w:color="auto" w:fill="auto"/>
            <w:vAlign w:val="center"/>
          </w:tcPr>
          <w:p w:rsidR="00354E62" w:rsidRPr="00A5746B" w:rsidRDefault="00354E62">
            <w:pPr>
              <w:jc w:val="center"/>
              <w:rPr>
                <w:sz w:val="20"/>
                <w:szCs w:val="20"/>
              </w:rPr>
            </w:pPr>
            <w:r w:rsidRPr="00A5746B">
              <w:rPr>
                <w:sz w:val="20"/>
                <w:szCs w:val="20"/>
              </w:rPr>
              <w:t>85,7</w:t>
            </w:r>
          </w:p>
        </w:tc>
        <w:tc>
          <w:tcPr>
            <w:tcW w:w="377" w:type="pct"/>
            <w:shd w:val="clear" w:color="auto" w:fill="auto"/>
            <w:vAlign w:val="center"/>
          </w:tcPr>
          <w:p w:rsidR="00354E62" w:rsidRPr="00A5746B" w:rsidRDefault="00354E62">
            <w:pPr>
              <w:jc w:val="center"/>
              <w:rPr>
                <w:sz w:val="20"/>
                <w:szCs w:val="20"/>
              </w:rPr>
            </w:pPr>
            <w:r w:rsidRPr="00A5746B">
              <w:rPr>
                <w:sz w:val="20"/>
                <w:szCs w:val="20"/>
              </w:rPr>
              <w:t>85,7</w:t>
            </w:r>
          </w:p>
        </w:tc>
        <w:tc>
          <w:tcPr>
            <w:tcW w:w="377" w:type="pct"/>
            <w:shd w:val="clear" w:color="auto" w:fill="auto"/>
            <w:vAlign w:val="center"/>
          </w:tcPr>
          <w:p w:rsidR="00354E62" w:rsidRPr="00A5746B" w:rsidRDefault="00354E62">
            <w:pPr>
              <w:jc w:val="center"/>
              <w:rPr>
                <w:sz w:val="20"/>
                <w:szCs w:val="20"/>
              </w:rPr>
            </w:pPr>
            <w:r w:rsidRPr="00A5746B">
              <w:rPr>
                <w:sz w:val="20"/>
                <w:szCs w:val="20"/>
              </w:rPr>
              <w:t>85,7</w:t>
            </w:r>
          </w:p>
        </w:tc>
        <w:tc>
          <w:tcPr>
            <w:tcW w:w="381" w:type="pct"/>
            <w:vAlign w:val="center"/>
          </w:tcPr>
          <w:p w:rsidR="00354E62" w:rsidRPr="00A5746B" w:rsidRDefault="00354E62">
            <w:pPr>
              <w:jc w:val="center"/>
              <w:rPr>
                <w:sz w:val="20"/>
                <w:szCs w:val="20"/>
              </w:rPr>
            </w:pPr>
            <w:r w:rsidRPr="00A5746B">
              <w:rPr>
                <w:sz w:val="20"/>
                <w:szCs w:val="20"/>
              </w:rPr>
              <w:t>85,7</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13.7</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Потери тепловой сети</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Гкал</w:t>
            </w:r>
          </w:p>
        </w:tc>
        <w:tc>
          <w:tcPr>
            <w:tcW w:w="476" w:type="pct"/>
            <w:shd w:val="clear" w:color="auto" w:fill="auto"/>
            <w:vAlign w:val="center"/>
          </w:tcPr>
          <w:p w:rsidR="00354E62" w:rsidRPr="00A5746B" w:rsidRDefault="00354E62">
            <w:pPr>
              <w:jc w:val="center"/>
              <w:rPr>
                <w:sz w:val="20"/>
                <w:szCs w:val="20"/>
              </w:rPr>
            </w:pPr>
            <w:r w:rsidRPr="00A5746B">
              <w:rPr>
                <w:sz w:val="20"/>
                <w:szCs w:val="20"/>
              </w:rPr>
              <w:t>0,0</w:t>
            </w:r>
          </w:p>
        </w:tc>
        <w:tc>
          <w:tcPr>
            <w:tcW w:w="377" w:type="pct"/>
            <w:shd w:val="clear" w:color="auto" w:fill="auto"/>
            <w:vAlign w:val="center"/>
          </w:tcPr>
          <w:p w:rsidR="00354E62" w:rsidRPr="00A5746B" w:rsidRDefault="00354E62">
            <w:pPr>
              <w:jc w:val="center"/>
              <w:rPr>
                <w:sz w:val="20"/>
                <w:szCs w:val="20"/>
              </w:rPr>
            </w:pPr>
            <w:r w:rsidRPr="00A5746B">
              <w:rPr>
                <w:sz w:val="20"/>
                <w:szCs w:val="20"/>
              </w:rPr>
              <w:t>0,0</w:t>
            </w:r>
          </w:p>
        </w:tc>
        <w:tc>
          <w:tcPr>
            <w:tcW w:w="377" w:type="pct"/>
            <w:shd w:val="clear" w:color="auto" w:fill="auto"/>
            <w:vAlign w:val="center"/>
          </w:tcPr>
          <w:p w:rsidR="00354E62" w:rsidRPr="00A5746B" w:rsidRDefault="00354E62">
            <w:pPr>
              <w:jc w:val="center"/>
              <w:rPr>
                <w:sz w:val="20"/>
                <w:szCs w:val="20"/>
              </w:rPr>
            </w:pPr>
            <w:r w:rsidRPr="00A5746B">
              <w:rPr>
                <w:sz w:val="20"/>
                <w:szCs w:val="20"/>
              </w:rPr>
              <w:t>0,0</w:t>
            </w:r>
          </w:p>
        </w:tc>
        <w:tc>
          <w:tcPr>
            <w:tcW w:w="377" w:type="pct"/>
            <w:shd w:val="clear" w:color="auto" w:fill="auto"/>
            <w:vAlign w:val="center"/>
          </w:tcPr>
          <w:p w:rsidR="00354E62" w:rsidRPr="00A5746B" w:rsidRDefault="00354E62">
            <w:pPr>
              <w:jc w:val="center"/>
              <w:rPr>
                <w:sz w:val="20"/>
                <w:szCs w:val="20"/>
              </w:rPr>
            </w:pPr>
            <w:r w:rsidRPr="00A5746B">
              <w:rPr>
                <w:sz w:val="20"/>
                <w:szCs w:val="20"/>
              </w:rPr>
              <w:t>0,0</w:t>
            </w:r>
          </w:p>
        </w:tc>
        <w:tc>
          <w:tcPr>
            <w:tcW w:w="377" w:type="pct"/>
            <w:shd w:val="clear" w:color="auto" w:fill="auto"/>
            <w:vAlign w:val="center"/>
          </w:tcPr>
          <w:p w:rsidR="00354E62" w:rsidRPr="00A5746B" w:rsidRDefault="00354E62">
            <w:pPr>
              <w:jc w:val="center"/>
              <w:rPr>
                <w:sz w:val="20"/>
                <w:szCs w:val="20"/>
              </w:rPr>
            </w:pPr>
            <w:r w:rsidRPr="00A5746B">
              <w:rPr>
                <w:sz w:val="20"/>
                <w:szCs w:val="20"/>
              </w:rPr>
              <w:t>0,0</w:t>
            </w:r>
          </w:p>
        </w:tc>
        <w:tc>
          <w:tcPr>
            <w:tcW w:w="377" w:type="pct"/>
            <w:shd w:val="clear" w:color="auto" w:fill="auto"/>
            <w:vAlign w:val="center"/>
          </w:tcPr>
          <w:p w:rsidR="00354E62" w:rsidRPr="00A5746B" w:rsidRDefault="00354E62">
            <w:pPr>
              <w:jc w:val="center"/>
              <w:rPr>
                <w:sz w:val="20"/>
                <w:szCs w:val="20"/>
              </w:rPr>
            </w:pPr>
            <w:r w:rsidRPr="00A5746B">
              <w:rPr>
                <w:sz w:val="20"/>
                <w:szCs w:val="20"/>
              </w:rPr>
              <w:t>0,0</w:t>
            </w:r>
          </w:p>
        </w:tc>
        <w:tc>
          <w:tcPr>
            <w:tcW w:w="377" w:type="pct"/>
            <w:shd w:val="clear" w:color="auto" w:fill="auto"/>
            <w:vAlign w:val="center"/>
          </w:tcPr>
          <w:p w:rsidR="00354E62" w:rsidRPr="00A5746B" w:rsidRDefault="00354E62">
            <w:pPr>
              <w:jc w:val="center"/>
              <w:rPr>
                <w:sz w:val="20"/>
                <w:szCs w:val="20"/>
              </w:rPr>
            </w:pPr>
            <w:r w:rsidRPr="00A5746B">
              <w:rPr>
                <w:sz w:val="20"/>
                <w:szCs w:val="20"/>
              </w:rPr>
              <w:t>0,0</w:t>
            </w:r>
          </w:p>
        </w:tc>
        <w:tc>
          <w:tcPr>
            <w:tcW w:w="381" w:type="pct"/>
            <w:vAlign w:val="center"/>
          </w:tcPr>
          <w:p w:rsidR="00354E62" w:rsidRPr="00A5746B" w:rsidRDefault="00354E62">
            <w:pPr>
              <w:jc w:val="center"/>
              <w:rPr>
                <w:sz w:val="20"/>
                <w:szCs w:val="20"/>
              </w:rPr>
            </w:pPr>
            <w:r w:rsidRPr="00A5746B">
              <w:rPr>
                <w:sz w:val="20"/>
                <w:szCs w:val="20"/>
              </w:rPr>
              <w:t>0,0</w:t>
            </w:r>
          </w:p>
        </w:tc>
      </w:tr>
      <w:tr w:rsidR="00354E62" w:rsidRPr="00A5746B" w:rsidTr="00EC2167">
        <w:trPr>
          <w:cantSplit/>
        </w:trPr>
        <w:tc>
          <w:tcPr>
            <w:tcW w:w="274" w:type="pct"/>
            <w:vAlign w:val="bottom"/>
          </w:tcPr>
          <w:p w:rsidR="00354E62" w:rsidRPr="00A5746B" w:rsidRDefault="00354E62" w:rsidP="00EC2167">
            <w:pPr>
              <w:jc w:val="center"/>
              <w:rPr>
                <w:sz w:val="22"/>
              </w:rPr>
            </w:pPr>
          </w:p>
        </w:tc>
        <w:tc>
          <w:tcPr>
            <w:tcW w:w="1192" w:type="pct"/>
            <w:shd w:val="clear" w:color="auto" w:fill="auto"/>
            <w:vAlign w:val="center"/>
          </w:tcPr>
          <w:p w:rsidR="00354E62" w:rsidRPr="00A5746B" w:rsidRDefault="00354E62" w:rsidP="00EC2167">
            <w:pPr>
              <w:jc w:val="center"/>
              <w:rPr>
                <w:rFonts w:eastAsia="Times New Roman"/>
                <w:sz w:val="22"/>
                <w:lang w:eastAsia="ru-RU"/>
              </w:rPr>
            </w:pP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w:t>
            </w:r>
          </w:p>
        </w:tc>
        <w:tc>
          <w:tcPr>
            <w:tcW w:w="476" w:type="pct"/>
            <w:shd w:val="clear" w:color="auto" w:fill="auto"/>
            <w:vAlign w:val="center"/>
          </w:tcPr>
          <w:p w:rsidR="00354E62" w:rsidRPr="00A5746B" w:rsidRDefault="00354E62">
            <w:pPr>
              <w:jc w:val="center"/>
              <w:rPr>
                <w:sz w:val="22"/>
              </w:rPr>
            </w:pPr>
            <w:r w:rsidRPr="00A5746B">
              <w:rPr>
                <w:sz w:val="22"/>
              </w:rPr>
              <w:t>0,0</w:t>
            </w:r>
          </w:p>
        </w:tc>
        <w:tc>
          <w:tcPr>
            <w:tcW w:w="377" w:type="pct"/>
            <w:shd w:val="clear" w:color="auto" w:fill="auto"/>
            <w:vAlign w:val="center"/>
          </w:tcPr>
          <w:p w:rsidR="00354E62" w:rsidRPr="00A5746B" w:rsidRDefault="00354E62">
            <w:pPr>
              <w:jc w:val="center"/>
              <w:rPr>
                <w:sz w:val="22"/>
              </w:rPr>
            </w:pPr>
            <w:r w:rsidRPr="00A5746B">
              <w:rPr>
                <w:sz w:val="22"/>
              </w:rPr>
              <w:t>0,0</w:t>
            </w:r>
          </w:p>
        </w:tc>
        <w:tc>
          <w:tcPr>
            <w:tcW w:w="377" w:type="pct"/>
            <w:shd w:val="clear" w:color="auto" w:fill="auto"/>
            <w:vAlign w:val="center"/>
          </w:tcPr>
          <w:p w:rsidR="00354E62" w:rsidRPr="00A5746B" w:rsidRDefault="00354E62">
            <w:pPr>
              <w:jc w:val="center"/>
              <w:rPr>
                <w:sz w:val="22"/>
              </w:rPr>
            </w:pPr>
            <w:r w:rsidRPr="00A5746B">
              <w:rPr>
                <w:sz w:val="22"/>
              </w:rPr>
              <w:t>0,0</w:t>
            </w:r>
          </w:p>
        </w:tc>
        <w:tc>
          <w:tcPr>
            <w:tcW w:w="377" w:type="pct"/>
            <w:shd w:val="clear" w:color="auto" w:fill="auto"/>
            <w:vAlign w:val="center"/>
          </w:tcPr>
          <w:p w:rsidR="00354E62" w:rsidRPr="00A5746B" w:rsidRDefault="00354E62">
            <w:pPr>
              <w:jc w:val="center"/>
              <w:rPr>
                <w:sz w:val="22"/>
              </w:rPr>
            </w:pPr>
            <w:r w:rsidRPr="00A5746B">
              <w:rPr>
                <w:sz w:val="22"/>
              </w:rPr>
              <w:t>0,0</w:t>
            </w:r>
          </w:p>
        </w:tc>
        <w:tc>
          <w:tcPr>
            <w:tcW w:w="377" w:type="pct"/>
            <w:shd w:val="clear" w:color="auto" w:fill="auto"/>
            <w:vAlign w:val="center"/>
          </w:tcPr>
          <w:p w:rsidR="00354E62" w:rsidRPr="00A5746B" w:rsidRDefault="00354E62">
            <w:pPr>
              <w:jc w:val="center"/>
              <w:rPr>
                <w:sz w:val="22"/>
              </w:rPr>
            </w:pPr>
            <w:r w:rsidRPr="00A5746B">
              <w:rPr>
                <w:sz w:val="22"/>
              </w:rPr>
              <w:t>0,0</w:t>
            </w:r>
          </w:p>
        </w:tc>
        <w:tc>
          <w:tcPr>
            <w:tcW w:w="377" w:type="pct"/>
            <w:shd w:val="clear" w:color="auto" w:fill="auto"/>
            <w:vAlign w:val="center"/>
          </w:tcPr>
          <w:p w:rsidR="00354E62" w:rsidRPr="00A5746B" w:rsidRDefault="00354E62">
            <w:pPr>
              <w:jc w:val="center"/>
              <w:rPr>
                <w:sz w:val="22"/>
              </w:rPr>
            </w:pPr>
            <w:r w:rsidRPr="00A5746B">
              <w:rPr>
                <w:sz w:val="22"/>
              </w:rPr>
              <w:t>0,0</w:t>
            </w:r>
          </w:p>
        </w:tc>
        <w:tc>
          <w:tcPr>
            <w:tcW w:w="377" w:type="pct"/>
            <w:shd w:val="clear" w:color="auto" w:fill="auto"/>
            <w:vAlign w:val="center"/>
          </w:tcPr>
          <w:p w:rsidR="00354E62" w:rsidRPr="00A5746B" w:rsidRDefault="00354E62">
            <w:pPr>
              <w:jc w:val="center"/>
              <w:rPr>
                <w:sz w:val="22"/>
              </w:rPr>
            </w:pPr>
            <w:r w:rsidRPr="00A5746B">
              <w:rPr>
                <w:sz w:val="22"/>
              </w:rPr>
              <w:t>0,0</w:t>
            </w:r>
          </w:p>
        </w:tc>
        <w:tc>
          <w:tcPr>
            <w:tcW w:w="381" w:type="pct"/>
            <w:vAlign w:val="center"/>
          </w:tcPr>
          <w:p w:rsidR="00354E62" w:rsidRPr="00A5746B" w:rsidRDefault="00354E62">
            <w:pPr>
              <w:jc w:val="center"/>
              <w:rPr>
                <w:sz w:val="22"/>
              </w:rPr>
            </w:pPr>
            <w:r w:rsidRPr="00A5746B">
              <w:rPr>
                <w:sz w:val="22"/>
              </w:rPr>
              <w:t>0,0</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13.8</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Тепловая энергия отпущенная п</w:t>
            </w:r>
            <w:r w:rsidRPr="00A5746B">
              <w:rPr>
                <w:rFonts w:eastAsia="Times New Roman"/>
                <w:sz w:val="22"/>
                <w:lang w:eastAsia="ru-RU"/>
              </w:rPr>
              <w:t>о</w:t>
            </w:r>
            <w:r w:rsidRPr="00A5746B">
              <w:rPr>
                <w:rFonts w:eastAsia="Times New Roman"/>
                <w:sz w:val="22"/>
                <w:lang w:eastAsia="ru-RU"/>
              </w:rPr>
              <w:t>требителям</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Гкал</w:t>
            </w:r>
          </w:p>
        </w:tc>
        <w:tc>
          <w:tcPr>
            <w:tcW w:w="476" w:type="pct"/>
            <w:shd w:val="clear" w:color="auto" w:fill="auto"/>
            <w:vAlign w:val="center"/>
          </w:tcPr>
          <w:p w:rsidR="00354E62" w:rsidRPr="00A5746B" w:rsidRDefault="00354E62">
            <w:pPr>
              <w:jc w:val="center"/>
              <w:rPr>
                <w:sz w:val="20"/>
                <w:szCs w:val="20"/>
              </w:rPr>
            </w:pPr>
            <w:r w:rsidRPr="00A5746B">
              <w:rPr>
                <w:sz w:val="20"/>
                <w:szCs w:val="20"/>
              </w:rPr>
              <w:t>85,7</w:t>
            </w:r>
          </w:p>
        </w:tc>
        <w:tc>
          <w:tcPr>
            <w:tcW w:w="377" w:type="pct"/>
            <w:shd w:val="clear" w:color="auto" w:fill="auto"/>
            <w:vAlign w:val="center"/>
          </w:tcPr>
          <w:p w:rsidR="00354E62" w:rsidRPr="00A5746B" w:rsidRDefault="00354E62">
            <w:pPr>
              <w:jc w:val="center"/>
              <w:rPr>
                <w:sz w:val="20"/>
                <w:szCs w:val="20"/>
              </w:rPr>
            </w:pPr>
            <w:r w:rsidRPr="00A5746B">
              <w:rPr>
                <w:sz w:val="20"/>
                <w:szCs w:val="20"/>
              </w:rPr>
              <w:t>85,7</w:t>
            </w:r>
          </w:p>
        </w:tc>
        <w:tc>
          <w:tcPr>
            <w:tcW w:w="377" w:type="pct"/>
            <w:shd w:val="clear" w:color="auto" w:fill="auto"/>
            <w:vAlign w:val="center"/>
          </w:tcPr>
          <w:p w:rsidR="00354E62" w:rsidRPr="00A5746B" w:rsidRDefault="00354E62">
            <w:pPr>
              <w:jc w:val="center"/>
              <w:rPr>
                <w:sz w:val="20"/>
                <w:szCs w:val="20"/>
              </w:rPr>
            </w:pPr>
            <w:r w:rsidRPr="00A5746B">
              <w:rPr>
                <w:sz w:val="20"/>
                <w:szCs w:val="20"/>
              </w:rPr>
              <w:t>85,7</w:t>
            </w:r>
          </w:p>
        </w:tc>
        <w:tc>
          <w:tcPr>
            <w:tcW w:w="377" w:type="pct"/>
            <w:shd w:val="clear" w:color="auto" w:fill="auto"/>
            <w:vAlign w:val="center"/>
          </w:tcPr>
          <w:p w:rsidR="00354E62" w:rsidRPr="00A5746B" w:rsidRDefault="00354E62">
            <w:pPr>
              <w:jc w:val="center"/>
              <w:rPr>
                <w:sz w:val="20"/>
                <w:szCs w:val="20"/>
              </w:rPr>
            </w:pPr>
            <w:r w:rsidRPr="00A5746B">
              <w:rPr>
                <w:sz w:val="20"/>
                <w:szCs w:val="20"/>
              </w:rPr>
              <w:t>85,7</w:t>
            </w:r>
          </w:p>
        </w:tc>
        <w:tc>
          <w:tcPr>
            <w:tcW w:w="377" w:type="pct"/>
            <w:shd w:val="clear" w:color="auto" w:fill="auto"/>
            <w:vAlign w:val="center"/>
          </w:tcPr>
          <w:p w:rsidR="00354E62" w:rsidRPr="00A5746B" w:rsidRDefault="00354E62">
            <w:pPr>
              <w:jc w:val="center"/>
              <w:rPr>
                <w:sz w:val="20"/>
                <w:szCs w:val="20"/>
              </w:rPr>
            </w:pPr>
            <w:r w:rsidRPr="00A5746B">
              <w:rPr>
                <w:sz w:val="20"/>
                <w:szCs w:val="20"/>
              </w:rPr>
              <w:t>85,7</w:t>
            </w:r>
          </w:p>
        </w:tc>
        <w:tc>
          <w:tcPr>
            <w:tcW w:w="377" w:type="pct"/>
            <w:shd w:val="clear" w:color="auto" w:fill="auto"/>
            <w:vAlign w:val="center"/>
          </w:tcPr>
          <w:p w:rsidR="00354E62" w:rsidRPr="00A5746B" w:rsidRDefault="00354E62">
            <w:pPr>
              <w:jc w:val="center"/>
              <w:rPr>
                <w:sz w:val="20"/>
                <w:szCs w:val="20"/>
              </w:rPr>
            </w:pPr>
            <w:r w:rsidRPr="00A5746B">
              <w:rPr>
                <w:sz w:val="20"/>
                <w:szCs w:val="20"/>
              </w:rPr>
              <w:t>85,7</w:t>
            </w:r>
          </w:p>
        </w:tc>
        <w:tc>
          <w:tcPr>
            <w:tcW w:w="377" w:type="pct"/>
            <w:shd w:val="clear" w:color="auto" w:fill="auto"/>
            <w:vAlign w:val="center"/>
          </w:tcPr>
          <w:p w:rsidR="00354E62" w:rsidRPr="00A5746B" w:rsidRDefault="00354E62">
            <w:pPr>
              <w:jc w:val="center"/>
              <w:rPr>
                <w:sz w:val="20"/>
                <w:szCs w:val="20"/>
              </w:rPr>
            </w:pPr>
            <w:r w:rsidRPr="00A5746B">
              <w:rPr>
                <w:sz w:val="20"/>
                <w:szCs w:val="20"/>
              </w:rPr>
              <w:t>85,7</w:t>
            </w:r>
          </w:p>
        </w:tc>
        <w:tc>
          <w:tcPr>
            <w:tcW w:w="381" w:type="pct"/>
            <w:vAlign w:val="center"/>
          </w:tcPr>
          <w:p w:rsidR="00354E62" w:rsidRPr="00A5746B" w:rsidRDefault="00354E62">
            <w:pPr>
              <w:jc w:val="center"/>
              <w:rPr>
                <w:sz w:val="20"/>
                <w:szCs w:val="20"/>
              </w:rPr>
            </w:pPr>
            <w:r w:rsidRPr="00A5746B">
              <w:rPr>
                <w:sz w:val="20"/>
                <w:szCs w:val="20"/>
              </w:rPr>
              <w:t>85,7</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13.9</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УРУТ на отпуск тепловой энергии</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кг.у.т/Гкал</w:t>
            </w:r>
          </w:p>
        </w:tc>
        <w:tc>
          <w:tcPr>
            <w:tcW w:w="476" w:type="pct"/>
            <w:shd w:val="clear" w:color="auto" w:fill="auto"/>
            <w:vAlign w:val="center"/>
          </w:tcPr>
          <w:p w:rsidR="00354E62" w:rsidRPr="00A5746B" w:rsidRDefault="00354E62">
            <w:pPr>
              <w:jc w:val="center"/>
              <w:rPr>
                <w:sz w:val="20"/>
                <w:szCs w:val="20"/>
              </w:rPr>
            </w:pPr>
            <w:r w:rsidRPr="00A5746B">
              <w:rPr>
                <w:sz w:val="20"/>
                <w:szCs w:val="20"/>
              </w:rPr>
              <w:t>213,2</w:t>
            </w:r>
          </w:p>
        </w:tc>
        <w:tc>
          <w:tcPr>
            <w:tcW w:w="377" w:type="pct"/>
            <w:shd w:val="clear" w:color="auto" w:fill="auto"/>
            <w:vAlign w:val="center"/>
          </w:tcPr>
          <w:p w:rsidR="00354E62" w:rsidRPr="00A5746B" w:rsidRDefault="00354E62">
            <w:pPr>
              <w:jc w:val="center"/>
              <w:rPr>
                <w:sz w:val="20"/>
                <w:szCs w:val="20"/>
              </w:rPr>
            </w:pPr>
            <w:r w:rsidRPr="00A5746B">
              <w:rPr>
                <w:sz w:val="20"/>
                <w:szCs w:val="20"/>
              </w:rPr>
              <w:t>286,7</w:t>
            </w:r>
          </w:p>
        </w:tc>
        <w:tc>
          <w:tcPr>
            <w:tcW w:w="377" w:type="pct"/>
            <w:shd w:val="clear" w:color="auto" w:fill="auto"/>
            <w:vAlign w:val="center"/>
          </w:tcPr>
          <w:p w:rsidR="00354E62" w:rsidRPr="00A5746B" w:rsidRDefault="00354E62">
            <w:pPr>
              <w:jc w:val="center"/>
              <w:rPr>
                <w:sz w:val="20"/>
                <w:szCs w:val="20"/>
              </w:rPr>
            </w:pPr>
            <w:r w:rsidRPr="00A5746B">
              <w:rPr>
                <w:sz w:val="20"/>
                <w:szCs w:val="20"/>
              </w:rPr>
              <w:t>286,7</w:t>
            </w:r>
          </w:p>
        </w:tc>
        <w:tc>
          <w:tcPr>
            <w:tcW w:w="377" w:type="pct"/>
            <w:shd w:val="clear" w:color="auto" w:fill="auto"/>
            <w:vAlign w:val="center"/>
          </w:tcPr>
          <w:p w:rsidR="00354E62" w:rsidRPr="00A5746B" w:rsidRDefault="00354E62">
            <w:pPr>
              <w:jc w:val="center"/>
              <w:rPr>
                <w:sz w:val="20"/>
                <w:szCs w:val="20"/>
              </w:rPr>
            </w:pPr>
            <w:r w:rsidRPr="00A5746B">
              <w:rPr>
                <w:sz w:val="20"/>
                <w:szCs w:val="20"/>
              </w:rPr>
              <w:t>286,7</w:t>
            </w:r>
          </w:p>
        </w:tc>
        <w:tc>
          <w:tcPr>
            <w:tcW w:w="377" w:type="pct"/>
            <w:shd w:val="clear" w:color="auto" w:fill="auto"/>
            <w:vAlign w:val="center"/>
          </w:tcPr>
          <w:p w:rsidR="00354E62" w:rsidRPr="00A5746B" w:rsidRDefault="00354E62">
            <w:pPr>
              <w:jc w:val="center"/>
              <w:rPr>
                <w:sz w:val="20"/>
                <w:szCs w:val="20"/>
              </w:rPr>
            </w:pPr>
            <w:r w:rsidRPr="00A5746B">
              <w:rPr>
                <w:sz w:val="20"/>
                <w:szCs w:val="20"/>
              </w:rPr>
              <w:t>286,7</w:t>
            </w:r>
          </w:p>
        </w:tc>
        <w:tc>
          <w:tcPr>
            <w:tcW w:w="377" w:type="pct"/>
            <w:shd w:val="clear" w:color="auto" w:fill="auto"/>
            <w:vAlign w:val="center"/>
          </w:tcPr>
          <w:p w:rsidR="00354E62" w:rsidRPr="00A5746B" w:rsidRDefault="00354E62">
            <w:pPr>
              <w:jc w:val="center"/>
              <w:rPr>
                <w:sz w:val="20"/>
                <w:szCs w:val="20"/>
              </w:rPr>
            </w:pPr>
            <w:r w:rsidRPr="00A5746B">
              <w:rPr>
                <w:sz w:val="20"/>
                <w:szCs w:val="20"/>
              </w:rPr>
              <w:t>286,7</w:t>
            </w:r>
          </w:p>
        </w:tc>
        <w:tc>
          <w:tcPr>
            <w:tcW w:w="377" w:type="pct"/>
            <w:shd w:val="clear" w:color="auto" w:fill="auto"/>
            <w:vAlign w:val="center"/>
          </w:tcPr>
          <w:p w:rsidR="00354E62" w:rsidRPr="00A5746B" w:rsidRDefault="00354E62">
            <w:pPr>
              <w:jc w:val="center"/>
              <w:rPr>
                <w:sz w:val="20"/>
                <w:szCs w:val="20"/>
              </w:rPr>
            </w:pPr>
            <w:r w:rsidRPr="00A5746B">
              <w:rPr>
                <w:sz w:val="20"/>
                <w:szCs w:val="20"/>
              </w:rPr>
              <w:t>286,7</w:t>
            </w:r>
          </w:p>
        </w:tc>
        <w:tc>
          <w:tcPr>
            <w:tcW w:w="381" w:type="pct"/>
            <w:vAlign w:val="center"/>
          </w:tcPr>
          <w:p w:rsidR="00354E62" w:rsidRPr="00A5746B" w:rsidRDefault="00354E62">
            <w:pPr>
              <w:jc w:val="center"/>
              <w:rPr>
                <w:sz w:val="20"/>
                <w:szCs w:val="20"/>
              </w:rPr>
            </w:pPr>
            <w:r w:rsidRPr="00A5746B">
              <w:rPr>
                <w:sz w:val="20"/>
                <w:szCs w:val="20"/>
              </w:rPr>
              <w:t>286,7</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13.10</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Средневзвешенный КПД котел</w:t>
            </w:r>
            <w:r w:rsidRPr="00A5746B">
              <w:rPr>
                <w:rFonts w:eastAsia="Times New Roman"/>
                <w:sz w:val="22"/>
                <w:lang w:eastAsia="ru-RU"/>
              </w:rPr>
              <w:t>ь</w:t>
            </w:r>
            <w:r w:rsidRPr="00A5746B">
              <w:rPr>
                <w:rFonts w:eastAsia="Times New Roman"/>
                <w:sz w:val="22"/>
                <w:lang w:eastAsia="ru-RU"/>
              </w:rPr>
              <w:t>ных</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w:t>
            </w:r>
          </w:p>
        </w:tc>
        <w:tc>
          <w:tcPr>
            <w:tcW w:w="476" w:type="pct"/>
            <w:shd w:val="clear" w:color="auto" w:fill="auto"/>
            <w:vAlign w:val="center"/>
          </w:tcPr>
          <w:p w:rsidR="00354E62" w:rsidRPr="00A5746B" w:rsidRDefault="00354E62">
            <w:pPr>
              <w:jc w:val="center"/>
              <w:rPr>
                <w:sz w:val="20"/>
                <w:szCs w:val="20"/>
              </w:rPr>
            </w:pPr>
            <w:r w:rsidRPr="00A5746B">
              <w:rPr>
                <w:sz w:val="20"/>
                <w:szCs w:val="20"/>
              </w:rPr>
              <w:t>67,1</w:t>
            </w:r>
          </w:p>
        </w:tc>
        <w:tc>
          <w:tcPr>
            <w:tcW w:w="377" w:type="pct"/>
            <w:shd w:val="clear" w:color="auto" w:fill="auto"/>
            <w:vAlign w:val="center"/>
          </w:tcPr>
          <w:p w:rsidR="00354E62" w:rsidRPr="00A5746B" w:rsidRDefault="00354E62">
            <w:pPr>
              <w:jc w:val="center"/>
              <w:rPr>
                <w:sz w:val="20"/>
                <w:szCs w:val="20"/>
              </w:rPr>
            </w:pPr>
            <w:r w:rsidRPr="00A5746B">
              <w:rPr>
                <w:sz w:val="20"/>
                <w:szCs w:val="20"/>
              </w:rPr>
              <w:t>49,9</w:t>
            </w:r>
          </w:p>
        </w:tc>
        <w:tc>
          <w:tcPr>
            <w:tcW w:w="377" w:type="pct"/>
            <w:shd w:val="clear" w:color="auto" w:fill="auto"/>
            <w:vAlign w:val="center"/>
          </w:tcPr>
          <w:p w:rsidR="00354E62" w:rsidRPr="00A5746B" w:rsidRDefault="00354E62">
            <w:pPr>
              <w:jc w:val="center"/>
              <w:rPr>
                <w:sz w:val="20"/>
                <w:szCs w:val="20"/>
              </w:rPr>
            </w:pPr>
            <w:r w:rsidRPr="00A5746B">
              <w:rPr>
                <w:sz w:val="20"/>
                <w:szCs w:val="20"/>
              </w:rPr>
              <w:t>49,9</w:t>
            </w:r>
          </w:p>
        </w:tc>
        <w:tc>
          <w:tcPr>
            <w:tcW w:w="377" w:type="pct"/>
            <w:shd w:val="clear" w:color="auto" w:fill="auto"/>
            <w:vAlign w:val="center"/>
          </w:tcPr>
          <w:p w:rsidR="00354E62" w:rsidRPr="00A5746B" w:rsidRDefault="00354E62">
            <w:pPr>
              <w:jc w:val="center"/>
              <w:rPr>
                <w:sz w:val="20"/>
                <w:szCs w:val="20"/>
              </w:rPr>
            </w:pPr>
            <w:r w:rsidRPr="00A5746B">
              <w:rPr>
                <w:sz w:val="20"/>
                <w:szCs w:val="20"/>
              </w:rPr>
              <w:t>49,9</w:t>
            </w:r>
          </w:p>
        </w:tc>
        <w:tc>
          <w:tcPr>
            <w:tcW w:w="377" w:type="pct"/>
            <w:shd w:val="clear" w:color="auto" w:fill="auto"/>
            <w:vAlign w:val="center"/>
          </w:tcPr>
          <w:p w:rsidR="00354E62" w:rsidRPr="00A5746B" w:rsidRDefault="00354E62">
            <w:pPr>
              <w:jc w:val="center"/>
              <w:rPr>
                <w:sz w:val="20"/>
                <w:szCs w:val="20"/>
              </w:rPr>
            </w:pPr>
            <w:r w:rsidRPr="00A5746B">
              <w:rPr>
                <w:sz w:val="20"/>
                <w:szCs w:val="20"/>
              </w:rPr>
              <w:t>49,9</w:t>
            </w:r>
          </w:p>
        </w:tc>
        <w:tc>
          <w:tcPr>
            <w:tcW w:w="377" w:type="pct"/>
            <w:shd w:val="clear" w:color="auto" w:fill="auto"/>
            <w:vAlign w:val="center"/>
          </w:tcPr>
          <w:p w:rsidR="00354E62" w:rsidRPr="00A5746B" w:rsidRDefault="00354E62">
            <w:pPr>
              <w:jc w:val="center"/>
              <w:rPr>
                <w:sz w:val="20"/>
                <w:szCs w:val="20"/>
              </w:rPr>
            </w:pPr>
            <w:r w:rsidRPr="00A5746B">
              <w:rPr>
                <w:sz w:val="20"/>
                <w:szCs w:val="20"/>
              </w:rPr>
              <w:t>49,9</w:t>
            </w:r>
          </w:p>
        </w:tc>
        <w:tc>
          <w:tcPr>
            <w:tcW w:w="377" w:type="pct"/>
            <w:shd w:val="clear" w:color="auto" w:fill="auto"/>
            <w:vAlign w:val="center"/>
          </w:tcPr>
          <w:p w:rsidR="00354E62" w:rsidRPr="00A5746B" w:rsidRDefault="00354E62">
            <w:pPr>
              <w:jc w:val="center"/>
              <w:rPr>
                <w:sz w:val="20"/>
                <w:szCs w:val="20"/>
              </w:rPr>
            </w:pPr>
            <w:r w:rsidRPr="00A5746B">
              <w:rPr>
                <w:sz w:val="20"/>
                <w:szCs w:val="20"/>
              </w:rPr>
              <w:t>49,9</w:t>
            </w:r>
          </w:p>
        </w:tc>
        <w:tc>
          <w:tcPr>
            <w:tcW w:w="381" w:type="pct"/>
            <w:vAlign w:val="center"/>
          </w:tcPr>
          <w:p w:rsidR="00354E62" w:rsidRPr="00A5746B" w:rsidRDefault="00354E62">
            <w:pPr>
              <w:jc w:val="center"/>
              <w:rPr>
                <w:sz w:val="20"/>
                <w:szCs w:val="20"/>
              </w:rPr>
            </w:pPr>
            <w:r w:rsidRPr="00A5746B">
              <w:rPr>
                <w:sz w:val="20"/>
                <w:szCs w:val="20"/>
              </w:rPr>
              <w:t>49,9</w:t>
            </w:r>
          </w:p>
        </w:tc>
      </w:tr>
      <w:tr w:rsidR="00354E62" w:rsidRPr="00A5746B" w:rsidTr="002956A6">
        <w:trPr>
          <w:cantSplit/>
        </w:trPr>
        <w:tc>
          <w:tcPr>
            <w:tcW w:w="274" w:type="pct"/>
            <w:vAlign w:val="bottom"/>
          </w:tcPr>
          <w:p w:rsidR="00354E62" w:rsidRPr="00A5746B" w:rsidRDefault="00354E62" w:rsidP="00EC2167">
            <w:pPr>
              <w:jc w:val="center"/>
              <w:rPr>
                <w:sz w:val="22"/>
              </w:rPr>
            </w:pPr>
            <w:r w:rsidRPr="00A5746B">
              <w:rPr>
                <w:sz w:val="22"/>
              </w:rPr>
              <w:t>14</w:t>
            </w:r>
          </w:p>
        </w:tc>
        <w:tc>
          <w:tcPr>
            <w:tcW w:w="1192" w:type="pct"/>
            <w:shd w:val="clear" w:color="auto" w:fill="auto"/>
            <w:vAlign w:val="bottom"/>
          </w:tcPr>
          <w:p w:rsidR="00354E62" w:rsidRPr="00A5746B" w:rsidRDefault="00354E62" w:rsidP="00EC2167">
            <w:pPr>
              <w:jc w:val="left"/>
              <w:rPr>
                <w:rFonts w:eastAsia="Times New Roman"/>
                <w:sz w:val="22"/>
                <w:lang w:eastAsia="ru-RU"/>
              </w:rPr>
            </w:pPr>
            <w:r w:rsidRPr="00A5746B">
              <w:rPr>
                <w:rFonts w:eastAsia="Times New Roman"/>
                <w:b/>
                <w:bCs/>
                <w:sz w:val="22"/>
                <w:lang w:eastAsia="ru-RU"/>
              </w:rPr>
              <w:t>Котельная (п.Яр, ул. Горького, 23)</w:t>
            </w:r>
          </w:p>
        </w:tc>
        <w:tc>
          <w:tcPr>
            <w:tcW w:w="414" w:type="pct"/>
            <w:shd w:val="clear" w:color="auto" w:fill="auto"/>
            <w:vAlign w:val="center"/>
          </w:tcPr>
          <w:p w:rsidR="00354E62" w:rsidRPr="00A5746B" w:rsidRDefault="00354E62" w:rsidP="00EC2167">
            <w:pPr>
              <w:jc w:val="center"/>
              <w:rPr>
                <w:rFonts w:eastAsia="Times New Roman"/>
                <w:sz w:val="22"/>
                <w:lang w:eastAsia="ru-RU"/>
              </w:rPr>
            </w:pPr>
          </w:p>
        </w:tc>
        <w:tc>
          <w:tcPr>
            <w:tcW w:w="476" w:type="pct"/>
            <w:shd w:val="clear" w:color="auto" w:fill="auto"/>
            <w:vAlign w:val="center"/>
          </w:tcPr>
          <w:p w:rsidR="00354E62" w:rsidRPr="00A5746B" w:rsidRDefault="00354E62">
            <w:pPr>
              <w:rPr>
                <w:b/>
                <w:bCs/>
                <w:sz w:val="20"/>
                <w:szCs w:val="20"/>
              </w:rPr>
            </w:pPr>
            <w:r w:rsidRPr="00A5746B">
              <w:rPr>
                <w:b/>
                <w:bCs/>
                <w:sz w:val="20"/>
                <w:szCs w:val="20"/>
              </w:rPr>
              <w:t> </w:t>
            </w:r>
          </w:p>
        </w:tc>
        <w:tc>
          <w:tcPr>
            <w:tcW w:w="377" w:type="pct"/>
            <w:shd w:val="clear" w:color="auto" w:fill="auto"/>
            <w:vAlign w:val="center"/>
          </w:tcPr>
          <w:p w:rsidR="00354E62" w:rsidRPr="00A5746B" w:rsidRDefault="00354E62">
            <w:pPr>
              <w:rPr>
                <w:b/>
                <w:bCs/>
                <w:sz w:val="20"/>
                <w:szCs w:val="20"/>
              </w:rPr>
            </w:pPr>
            <w:r w:rsidRPr="00A5746B">
              <w:rPr>
                <w:b/>
                <w:bCs/>
                <w:sz w:val="20"/>
                <w:szCs w:val="20"/>
              </w:rPr>
              <w:t> </w:t>
            </w:r>
          </w:p>
        </w:tc>
        <w:tc>
          <w:tcPr>
            <w:tcW w:w="377" w:type="pct"/>
            <w:shd w:val="clear" w:color="auto" w:fill="auto"/>
            <w:vAlign w:val="center"/>
          </w:tcPr>
          <w:p w:rsidR="00354E62" w:rsidRPr="00A5746B" w:rsidRDefault="00354E62">
            <w:pPr>
              <w:rPr>
                <w:b/>
                <w:bCs/>
                <w:sz w:val="20"/>
                <w:szCs w:val="20"/>
              </w:rPr>
            </w:pPr>
            <w:r w:rsidRPr="00A5746B">
              <w:rPr>
                <w:b/>
                <w:bCs/>
                <w:sz w:val="20"/>
                <w:szCs w:val="20"/>
              </w:rPr>
              <w:t> </w:t>
            </w:r>
          </w:p>
        </w:tc>
        <w:tc>
          <w:tcPr>
            <w:tcW w:w="377" w:type="pct"/>
            <w:shd w:val="clear" w:color="auto" w:fill="auto"/>
            <w:vAlign w:val="center"/>
          </w:tcPr>
          <w:p w:rsidR="00354E62" w:rsidRPr="00A5746B" w:rsidRDefault="00354E62">
            <w:pPr>
              <w:rPr>
                <w:b/>
                <w:bCs/>
                <w:sz w:val="20"/>
                <w:szCs w:val="20"/>
              </w:rPr>
            </w:pPr>
            <w:r w:rsidRPr="00A5746B">
              <w:rPr>
                <w:b/>
                <w:bCs/>
                <w:sz w:val="20"/>
                <w:szCs w:val="20"/>
              </w:rPr>
              <w:t> </w:t>
            </w:r>
          </w:p>
        </w:tc>
        <w:tc>
          <w:tcPr>
            <w:tcW w:w="377" w:type="pct"/>
            <w:shd w:val="clear" w:color="auto" w:fill="auto"/>
            <w:vAlign w:val="center"/>
          </w:tcPr>
          <w:p w:rsidR="00354E62" w:rsidRPr="00A5746B" w:rsidRDefault="00354E62">
            <w:pPr>
              <w:rPr>
                <w:b/>
                <w:bCs/>
                <w:sz w:val="20"/>
                <w:szCs w:val="20"/>
              </w:rPr>
            </w:pPr>
            <w:r w:rsidRPr="00A5746B">
              <w:rPr>
                <w:b/>
                <w:bCs/>
                <w:sz w:val="20"/>
                <w:szCs w:val="20"/>
              </w:rPr>
              <w:t> </w:t>
            </w:r>
          </w:p>
        </w:tc>
        <w:tc>
          <w:tcPr>
            <w:tcW w:w="377" w:type="pct"/>
            <w:shd w:val="clear" w:color="auto" w:fill="auto"/>
            <w:vAlign w:val="center"/>
          </w:tcPr>
          <w:p w:rsidR="00354E62" w:rsidRPr="00A5746B" w:rsidRDefault="00354E62">
            <w:pPr>
              <w:rPr>
                <w:b/>
                <w:bCs/>
                <w:sz w:val="20"/>
                <w:szCs w:val="20"/>
              </w:rPr>
            </w:pPr>
            <w:r w:rsidRPr="00A5746B">
              <w:rPr>
                <w:b/>
                <w:bCs/>
                <w:sz w:val="20"/>
                <w:szCs w:val="20"/>
              </w:rPr>
              <w:t> </w:t>
            </w:r>
          </w:p>
        </w:tc>
        <w:tc>
          <w:tcPr>
            <w:tcW w:w="377" w:type="pct"/>
            <w:shd w:val="clear" w:color="auto" w:fill="auto"/>
            <w:vAlign w:val="center"/>
          </w:tcPr>
          <w:p w:rsidR="00354E62" w:rsidRPr="00A5746B" w:rsidRDefault="00354E62">
            <w:pPr>
              <w:rPr>
                <w:b/>
                <w:bCs/>
                <w:sz w:val="20"/>
                <w:szCs w:val="20"/>
              </w:rPr>
            </w:pPr>
            <w:r w:rsidRPr="00A5746B">
              <w:rPr>
                <w:b/>
                <w:bCs/>
                <w:sz w:val="20"/>
                <w:szCs w:val="20"/>
              </w:rPr>
              <w:t> </w:t>
            </w:r>
          </w:p>
        </w:tc>
        <w:tc>
          <w:tcPr>
            <w:tcW w:w="381" w:type="pct"/>
            <w:vAlign w:val="bottom"/>
          </w:tcPr>
          <w:p w:rsidR="00354E62" w:rsidRPr="00A5746B" w:rsidRDefault="00354E62">
            <w:pPr>
              <w:rPr>
                <w:rFonts w:ascii="Calibri" w:hAnsi="Calibri" w:cs="Calibri"/>
                <w:sz w:val="22"/>
              </w:rPr>
            </w:pP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14.1</w:t>
            </w:r>
          </w:p>
        </w:tc>
        <w:tc>
          <w:tcPr>
            <w:tcW w:w="1192" w:type="pct"/>
            <w:shd w:val="clear" w:color="auto" w:fill="auto"/>
            <w:vAlign w:val="center"/>
          </w:tcPr>
          <w:p w:rsidR="00354E62" w:rsidRPr="00A5746B" w:rsidRDefault="00354E62" w:rsidP="00EC2167">
            <w:pPr>
              <w:jc w:val="left"/>
              <w:rPr>
                <w:rFonts w:eastAsia="Times New Roman"/>
                <w:sz w:val="22"/>
                <w:lang w:eastAsia="ru-RU"/>
              </w:rPr>
            </w:pPr>
            <w:r w:rsidRPr="00A5746B">
              <w:rPr>
                <w:rFonts w:eastAsia="Times New Roman"/>
                <w:sz w:val="22"/>
                <w:lang w:eastAsia="ru-RU"/>
              </w:rPr>
              <w:t>Вид топлива</w:t>
            </w:r>
          </w:p>
        </w:tc>
        <w:tc>
          <w:tcPr>
            <w:tcW w:w="414" w:type="pct"/>
            <w:shd w:val="clear" w:color="auto" w:fill="auto"/>
            <w:vAlign w:val="center"/>
          </w:tcPr>
          <w:p w:rsidR="00354E62" w:rsidRPr="00A5746B" w:rsidRDefault="00354E62" w:rsidP="00EC2167">
            <w:pPr>
              <w:jc w:val="left"/>
              <w:rPr>
                <w:rFonts w:eastAsia="Times New Roman"/>
                <w:sz w:val="22"/>
                <w:lang w:eastAsia="ru-RU"/>
              </w:rPr>
            </w:pPr>
          </w:p>
        </w:tc>
        <w:tc>
          <w:tcPr>
            <w:tcW w:w="476" w:type="pct"/>
            <w:shd w:val="clear" w:color="auto" w:fill="auto"/>
            <w:vAlign w:val="center"/>
          </w:tcPr>
          <w:p w:rsidR="00354E62" w:rsidRPr="00A5746B" w:rsidRDefault="00354E62">
            <w:pPr>
              <w:rPr>
                <w:sz w:val="20"/>
                <w:szCs w:val="20"/>
              </w:rPr>
            </w:pPr>
            <w:r w:rsidRPr="00A5746B">
              <w:rPr>
                <w:sz w:val="20"/>
                <w:szCs w:val="20"/>
              </w:rPr>
              <w:t>пеллеты</w:t>
            </w:r>
          </w:p>
        </w:tc>
        <w:tc>
          <w:tcPr>
            <w:tcW w:w="377" w:type="pct"/>
            <w:shd w:val="clear" w:color="auto" w:fill="auto"/>
            <w:vAlign w:val="center"/>
          </w:tcPr>
          <w:p w:rsidR="00354E62" w:rsidRPr="00A5746B" w:rsidRDefault="00354E62">
            <w:pPr>
              <w:rPr>
                <w:sz w:val="20"/>
                <w:szCs w:val="20"/>
              </w:rPr>
            </w:pPr>
            <w:r w:rsidRPr="00A5746B">
              <w:rPr>
                <w:sz w:val="20"/>
                <w:szCs w:val="20"/>
              </w:rPr>
              <w:t>пеллеты</w:t>
            </w:r>
          </w:p>
        </w:tc>
        <w:tc>
          <w:tcPr>
            <w:tcW w:w="377" w:type="pct"/>
            <w:shd w:val="clear" w:color="auto" w:fill="auto"/>
            <w:vAlign w:val="center"/>
          </w:tcPr>
          <w:p w:rsidR="00354E62" w:rsidRPr="00A5746B" w:rsidRDefault="00354E62">
            <w:pPr>
              <w:rPr>
                <w:sz w:val="20"/>
                <w:szCs w:val="20"/>
              </w:rPr>
            </w:pPr>
            <w:r w:rsidRPr="00A5746B">
              <w:rPr>
                <w:sz w:val="20"/>
                <w:szCs w:val="20"/>
              </w:rPr>
              <w:t>пеллеты</w:t>
            </w:r>
          </w:p>
        </w:tc>
        <w:tc>
          <w:tcPr>
            <w:tcW w:w="377" w:type="pct"/>
            <w:shd w:val="clear" w:color="auto" w:fill="auto"/>
            <w:vAlign w:val="center"/>
          </w:tcPr>
          <w:p w:rsidR="00354E62" w:rsidRPr="00A5746B" w:rsidRDefault="00354E62">
            <w:pPr>
              <w:rPr>
                <w:sz w:val="20"/>
                <w:szCs w:val="20"/>
              </w:rPr>
            </w:pPr>
            <w:r w:rsidRPr="00A5746B">
              <w:rPr>
                <w:sz w:val="20"/>
                <w:szCs w:val="20"/>
              </w:rPr>
              <w:t>пеллеты</w:t>
            </w:r>
          </w:p>
        </w:tc>
        <w:tc>
          <w:tcPr>
            <w:tcW w:w="377" w:type="pct"/>
            <w:shd w:val="clear" w:color="auto" w:fill="auto"/>
            <w:vAlign w:val="center"/>
          </w:tcPr>
          <w:p w:rsidR="00354E62" w:rsidRPr="00A5746B" w:rsidRDefault="00354E62">
            <w:pPr>
              <w:rPr>
                <w:sz w:val="20"/>
                <w:szCs w:val="20"/>
              </w:rPr>
            </w:pPr>
            <w:r w:rsidRPr="00A5746B">
              <w:rPr>
                <w:sz w:val="20"/>
                <w:szCs w:val="20"/>
              </w:rPr>
              <w:t>пеллеты</w:t>
            </w:r>
          </w:p>
        </w:tc>
        <w:tc>
          <w:tcPr>
            <w:tcW w:w="377" w:type="pct"/>
            <w:shd w:val="clear" w:color="auto" w:fill="auto"/>
            <w:vAlign w:val="center"/>
          </w:tcPr>
          <w:p w:rsidR="00354E62" w:rsidRPr="00A5746B" w:rsidRDefault="00354E62">
            <w:pPr>
              <w:rPr>
                <w:sz w:val="20"/>
                <w:szCs w:val="20"/>
              </w:rPr>
            </w:pPr>
            <w:r w:rsidRPr="00A5746B">
              <w:rPr>
                <w:sz w:val="20"/>
                <w:szCs w:val="20"/>
              </w:rPr>
              <w:t>пеллеты</w:t>
            </w:r>
          </w:p>
        </w:tc>
        <w:tc>
          <w:tcPr>
            <w:tcW w:w="377" w:type="pct"/>
            <w:shd w:val="clear" w:color="auto" w:fill="auto"/>
            <w:vAlign w:val="center"/>
          </w:tcPr>
          <w:p w:rsidR="00354E62" w:rsidRPr="00A5746B" w:rsidRDefault="00354E62">
            <w:pPr>
              <w:rPr>
                <w:sz w:val="20"/>
                <w:szCs w:val="20"/>
              </w:rPr>
            </w:pPr>
            <w:r w:rsidRPr="00A5746B">
              <w:rPr>
                <w:sz w:val="20"/>
                <w:szCs w:val="20"/>
              </w:rPr>
              <w:t>пеллеты</w:t>
            </w:r>
          </w:p>
        </w:tc>
        <w:tc>
          <w:tcPr>
            <w:tcW w:w="381" w:type="pct"/>
            <w:vAlign w:val="center"/>
          </w:tcPr>
          <w:p w:rsidR="00354E62" w:rsidRPr="00A5746B" w:rsidRDefault="00354E62">
            <w:pPr>
              <w:rPr>
                <w:sz w:val="20"/>
                <w:szCs w:val="20"/>
              </w:rPr>
            </w:pPr>
            <w:r w:rsidRPr="00A5746B">
              <w:rPr>
                <w:sz w:val="20"/>
                <w:szCs w:val="20"/>
              </w:rPr>
              <w:t>пеллеты</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14.2</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расход натурального топлива</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тн</w:t>
            </w:r>
          </w:p>
        </w:tc>
        <w:tc>
          <w:tcPr>
            <w:tcW w:w="476" w:type="pct"/>
            <w:shd w:val="clear" w:color="auto" w:fill="auto"/>
            <w:vAlign w:val="center"/>
          </w:tcPr>
          <w:p w:rsidR="00354E62" w:rsidRPr="00A5746B" w:rsidRDefault="00354E62">
            <w:pPr>
              <w:jc w:val="center"/>
              <w:rPr>
                <w:sz w:val="20"/>
                <w:szCs w:val="20"/>
              </w:rPr>
            </w:pPr>
            <w:r w:rsidRPr="00A5746B">
              <w:rPr>
                <w:sz w:val="20"/>
                <w:szCs w:val="20"/>
              </w:rPr>
              <w:t>177,5</w:t>
            </w:r>
          </w:p>
        </w:tc>
        <w:tc>
          <w:tcPr>
            <w:tcW w:w="377" w:type="pct"/>
            <w:shd w:val="clear" w:color="auto" w:fill="auto"/>
            <w:vAlign w:val="center"/>
          </w:tcPr>
          <w:p w:rsidR="00354E62" w:rsidRPr="00A5746B" w:rsidRDefault="00354E62">
            <w:pPr>
              <w:jc w:val="center"/>
              <w:rPr>
                <w:sz w:val="20"/>
                <w:szCs w:val="20"/>
              </w:rPr>
            </w:pPr>
            <w:r w:rsidRPr="00A5746B">
              <w:rPr>
                <w:sz w:val="20"/>
                <w:szCs w:val="20"/>
              </w:rPr>
              <w:t>176,7</w:t>
            </w:r>
          </w:p>
        </w:tc>
        <w:tc>
          <w:tcPr>
            <w:tcW w:w="377" w:type="pct"/>
            <w:shd w:val="clear" w:color="auto" w:fill="auto"/>
            <w:vAlign w:val="center"/>
          </w:tcPr>
          <w:p w:rsidR="00354E62" w:rsidRPr="00A5746B" w:rsidRDefault="00354E62">
            <w:pPr>
              <w:jc w:val="center"/>
              <w:rPr>
                <w:sz w:val="20"/>
                <w:szCs w:val="20"/>
              </w:rPr>
            </w:pPr>
            <w:r w:rsidRPr="00A5746B">
              <w:rPr>
                <w:sz w:val="20"/>
                <w:szCs w:val="20"/>
              </w:rPr>
              <w:t>176,7</w:t>
            </w:r>
          </w:p>
        </w:tc>
        <w:tc>
          <w:tcPr>
            <w:tcW w:w="377" w:type="pct"/>
            <w:shd w:val="clear" w:color="auto" w:fill="auto"/>
            <w:vAlign w:val="center"/>
          </w:tcPr>
          <w:p w:rsidR="00354E62" w:rsidRPr="00A5746B" w:rsidRDefault="00354E62">
            <w:pPr>
              <w:jc w:val="center"/>
              <w:rPr>
                <w:sz w:val="20"/>
                <w:szCs w:val="20"/>
              </w:rPr>
            </w:pPr>
            <w:r w:rsidRPr="00A5746B">
              <w:rPr>
                <w:sz w:val="20"/>
                <w:szCs w:val="20"/>
              </w:rPr>
              <w:t>176,7</w:t>
            </w:r>
          </w:p>
        </w:tc>
        <w:tc>
          <w:tcPr>
            <w:tcW w:w="377" w:type="pct"/>
            <w:shd w:val="clear" w:color="auto" w:fill="auto"/>
            <w:vAlign w:val="center"/>
          </w:tcPr>
          <w:p w:rsidR="00354E62" w:rsidRPr="00A5746B" w:rsidRDefault="00354E62">
            <w:pPr>
              <w:jc w:val="center"/>
              <w:rPr>
                <w:sz w:val="20"/>
                <w:szCs w:val="20"/>
              </w:rPr>
            </w:pPr>
            <w:r w:rsidRPr="00A5746B">
              <w:rPr>
                <w:sz w:val="20"/>
                <w:szCs w:val="20"/>
              </w:rPr>
              <w:t>176,7</w:t>
            </w:r>
          </w:p>
        </w:tc>
        <w:tc>
          <w:tcPr>
            <w:tcW w:w="377" w:type="pct"/>
            <w:shd w:val="clear" w:color="auto" w:fill="auto"/>
            <w:vAlign w:val="center"/>
          </w:tcPr>
          <w:p w:rsidR="00354E62" w:rsidRPr="00A5746B" w:rsidRDefault="00354E62">
            <w:pPr>
              <w:jc w:val="center"/>
              <w:rPr>
                <w:sz w:val="20"/>
                <w:szCs w:val="20"/>
              </w:rPr>
            </w:pPr>
            <w:r w:rsidRPr="00A5746B">
              <w:rPr>
                <w:sz w:val="20"/>
                <w:szCs w:val="20"/>
              </w:rPr>
              <w:t>176,7</w:t>
            </w:r>
          </w:p>
        </w:tc>
        <w:tc>
          <w:tcPr>
            <w:tcW w:w="377" w:type="pct"/>
            <w:shd w:val="clear" w:color="auto" w:fill="auto"/>
            <w:vAlign w:val="center"/>
          </w:tcPr>
          <w:p w:rsidR="00354E62" w:rsidRPr="00A5746B" w:rsidRDefault="00354E62">
            <w:pPr>
              <w:jc w:val="center"/>
              <w:rPr>
                <w:sz w:val="20"/>
                <w:szCs w:val="20"/>
              </w:rPr>
            </w:pPr>
            <w:r w:rsidRPr="00A5746B">
              <w:rPr>
                <w:sz w:val="20"/>
                <w:szCs w:val="20"/>
              </w:rPr>
              <w:t>176,7</w:t>
            </w:r>
          </w:p>
        </w:tc>
        <w:tc>
          <w:tcPr>
            <w:tcW w:w="381" w:type="pct"/>
            <w:vAlign w:val="center"/>
          </w:tcPr>
          <w:p w:rsidR="00354E62" w:rsidRPr="00A5746B" w:rsidRDefault="00354E62">
            <w:pPr>
              <w:jc w:val="center"/>
              <w:rPr>
                <w:sz w:val="20"/>
                <w:szCs w:val="20"/>
              </w:rPr>
            </w:pPr>
            <w:r w:rsidRPr="00A5746B">
              <w:rPr>
                <w:sz w:val="20"/>
                <w:szCs w:val="20"/>
              </w:rPr>
              <w:t>176,7</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14.3</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Расход условного топлива</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т.у.т.</w:t>
            </w:r>
          </w:p>
        </w:tc>
        <w:tc>
          <w:tcPr>
            <w:tcW w:w="476" w:type="pct"/>
            <w:shd w:val="clear" w:color="auto" w:fill="auto"/>
            <w:vAlign w:val="center"/>
          </w:tcPr>
          <w:p w:rsidR="00354E62" w:rsidRPr="00A5746B" w:rsidRDefault="00354E62">
            <w:pPr>
              <w:jc w:val="center"/>
              <w:rPr>
                <w:sz w:val="20"/>
                <w:szCs w:val="20"/>
              </w:rPr>
            </w:pPr>
            <w:r w:rsidRPr="00A5746B">
              <w:rPr>
                <w:sz w:val="20"/>
                <w:szCs w:val="20"/>
              </w:rPr>
              <w:t>110,4</w:t>
            </w:r>
          </w:p>
        </w:tc>
        <w:tc>
          <w:tcPr>
            <w:tcW w:w="377" w:type="pct"/>
            <w:shd w:val="clear" w:color="auto" w:fill="auto"/>
            <w:vAlign w:val="center"/>
          </w:tcPr>
          <w:p w:rsidR="00354E62" w:rsidRPr="00A5746B" w:rsidRDefault="00354E62">
            <w:pPr>
              <w:jc w:val="center"/>
              <w:rPr>
                <w:sz w:val="20"/>
                <w:szCs w:val="20"/>
              </w:rPr>
            </w:pPr>
            <w:r w:rsidRPr="00A5746B">
              <w:rPr>
                <w:sz w:val="20"/>
                <w:szCs w:val="20"/>
              </w:rPr>
              <w:t>109,9</w:t>
            </w:r>
          </w:p>
        </w:tc>
        <w:tc>
          <w:tcPr>
            <w:tcW w:w="377" w:type="pct"/>
            <w:shd w:val="clear" w:color="auto" w:fill="auto"/>
            <w:vAlign w:val="center"/>
          </w:tcPr>
          <w:p w:rsidR="00354E62" w:rsidRPr="00A5746B" w:rsidRDefault="00354E62">
            <w:pPr>
              <w:jc w:val="center"/>
              <w:rPr>
                <w:sz w:val="20"/>
                <w:szCs w:val="20"/>
              </w:rPr>
            </w:pPr>
            <w:r w:rsidRPr="00A5746B">
              <w:rPr>
                <w:sz w:val="20"/>
                <w:szCs w:val="20"/>
              </w:rPr>
              <w:t>109,9</w:t>
            </w:r>
          </w:p>
        </w:tc>
        <w:tc>
          <w:tcPr>
            <w:tcW w:w="377" w:type="pct"/>
            <w:shd w:val="clear" w:color="auto" w:fill="auto"/>
            <w:vAlign w:val="center"/>
          </w:tcPr>
          <w:p w:rsidR="00354E62" w:rsidRPr="00A5746B" w:rsidRDefault="00354E62">
            <w:pPr>
              <w:jc w:val="center"/>
              <w:rPr>
                <w:sz w:val="20"/>
                <w:szCs w:val="20"/>
              </w:rPr>
            </w:pPr>
            <w:r w:rsidRPr="00A5746B">
              <w:rPr>
                <w:sz w:val="20"/>
                <w:szCs w:val="20"/>
              </w:rPr>
              <w:t>109,9</w:t>
            </w:r>
          </w:p>
        </w:tc>
        <w:tc>
          <w:tcPr>
            <w:tcW w:w="377" w:type="pct"/>
            <w:shd w:val="clear" w:color="auto" w:fill="auto"/>
            <w:vAlign w:val="center"/>
          </w:tcPr>
          <w:p w:rsidR="00354E62" w:rsidRPr="00A5746B" w:rsidRDefault="00354E62">
            <w:pPr>
              <w:jc w:val="center"/>
              <w:rPr>
                <w:sz w:val="20"/>
                <w:szCs w:val="20"/>
              </w:rPr>
            </w:pPr>
            <w:r w:rsidRPr="00A5746B">
              <w:rPr>
                <w:sz w:val="20"/>
                <w:szCs w:val="20"/>
              </w:rPr>
              <w:t>109,9</w:t>
            </w:r>
          </w:p>
        </w:tc>
        <w:tc>
          <w:tcPr>
            <w:tcW w:w="377" w:type="pct"/>
            <w:shd w:val="clear" w:color="auto" w:fill="auto"/>
            <w:vAlign w:val="center"/>
          </w:tcPr>
          <w:p w:rsidR="00354E62" w:rsidRPr="00A5746B" w:rsidRDefault="00354E62">
            <w:pPr>
              <w:jc w:val="center"/>
              <w:rPr>
                <w:sz w:val="20"/>
                <w:szCs w:val="20"/>
              </w:rPr>
            </w:pPr>
            <w:r w:rsidRPr="00A5746B">
              <w:rPr>
                <w:sz w:val="20"/>
                <w:szCs w:val="20"/>
              </w:rPr>
              <w:t>109,9</w:t>
            </w:r>
          </w:p>
        </w:tc>
        <w:tc>
          <w:tcPr>
            <w:tcW w:w="377" w:type="pct"/>
            <w:shd w:val="clear" w:color="auto" w:fill="auto"/>
            <w:vAlign w:val="center"/>
          </w:tcPr>
          <w:p w:rsidR="00354E62" w:rsidRPr="00A5746B" w:rsidRDefault="00354E62">
            <w:pPr>
              <w:jc w:val="center"/>
              <w:rPr>
                <w:sz w:val="20"/>
                <w:szCs w:val="20"/>
              </w:rPr>
            </w:pPr>
            <w:r w:rsidRPr="00A5746B">
              <w:rPr>
                <w:sz w:val="20"/>
                <w:szCs w:val="20"/>
              </w:rPr>
              <w:t>109,9</w:t>
            </w:r>
          </w:p>
        </w:tc>
        <w:tc>
          <w:tcPr>
            <w:tcW w:w="381" w:type="pct"/>
            <w:vAlign w:val="center"/>
          </w:tcPr>
          <w:p w:rsidR="00354E62" w:rsidRPr="00A5746B" w:rsidRDefault="00354E62">
            <w:pPr>
              <w:jc w:val="center"/>
              <w:rPr>
                <w:sz w:val="20"/>
                <w:szCs w:val="20"/>
              </w:rPr>
            </w:pPr>
            <w:r w:rsidRPr="00A5746B">
              <w:rPr>
                <w:sz w:val="20"/>
                <w:szCs w:val="20"/>
              </w:rPr>
              <w:t>109,9</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14.4</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Выработка тепловой энергии</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Гкал</w:t>
            </w:r>
          </w:p>
        </w:tc>
        <w:tc>
          <w:tcPr>
            <w:tcW w:w="476" w:type="pct"/>
            <w:shd w:val="clear" w:color="auto" w:fill="auto"/>
            <w:vAlign w:val="center"/>
          </w:tcPr>
          <w:p w:rsidR="00354E62" w:rsidRPr="00A5746B" w:rsidRDefault="00354E62">
            <w:pPr>
              <w:jc w:val="center"/>
              <w:rPr>
                <w:sz w:val="20"/>
                <w:szCs w:val="20"/>
              </w:rPr>
            </w:pPr>
            <w:r w:rsidRPr="00A5746B">
              <w:rPr>
                <w:sz w:val="20"/>
                <w:szCs w:val="20"/>
              </w:rPr>
              <w:t>517,8</w:t>
            </w:r>
          </w:p>
        </w:tc>
        <w:tc>
          <w:tcPr>
            <w:tcW w:w="377" w:type="pct"/>
            <w:shd w:val="clear" w:color="auto" w:fill="auto"/>
            <w:vAlign w:val="center"/>
          </w:tcPr>
          <w:p w:rsidR="00354E62" w:rsidRPr="00A5746B" w:rsidRDefault="00354E62">
            <w:pPr>
              <w:jc w:val="center"/>
              <w:rPr>
                <w:sz w:val="20"/>
                <w:szCs w:val="20"/>
              </w:rPr>
            </w:pPr>
            <w:r w:rsidRPr="00A5746B">
              <w:rPr>
                <w:sz w:val="20"/>
                <w:szCs w:val="20"/>
              </w:rPr>
              <w:t>517,8</w:t>
            </w:r>
          </w:p>
        </w:tc>
        <w:tc>
          <w:tcPr>
            <w:tcW w:w="377" w:type="pct"/>
            <w:shd w:val="clear" w:color="auto" w:fill="auto"/>
            <w:vAlign w:val="center"/>
          </w:tcPr>
          <w:p w:rsidR="00354E62" w:rsidRPr="00A5746B" w:rsidRDefault="00354E62">
            <w:pPr>
              <w:jc w:val="center"/>
              <w:rPr>
                <w:sz w:val="20"/>
                <w:szCs w:val="20"/>
              </w:rPr>
            </w:pPr>
            <w:r w:rsidRPr="00A5746B">
              <w:rPr>
                <w:sz w:val="20"/>
                <w:szCs w:val="20"/>
              </w:rPr>
              <w:t>517,8</w:t>
            </w:r>
          </w:p>
        </w:tc>
        <w:tc>
          <w:tcPr>
            <w:tcW w:w="377" w:type="pct"/>
            <w:shd w:val="clear" w:color="auto" w:fill="auto"/>
            <w:vAlign w:val="center"/>
          </w:tcPr>
          <w:p w:rsidR="00354E62" w:rsidRPr="00A5746B" w:rsidRDefault="00354E62">
            <w:pPr>
              <w:jc w:val="center"/>
              <w:rPr>
                <w:sz w:val="20"/>
                <w:szCs w:val="20"/>
              </w:rPr>
            </w:pPr>
            <w:r w:rsidRPr="00A5746B">
              <w:rPr>
                <w:sz w:val="20"/>
                <w:szCs w:val="20"/>
              </w:rPr>
              <w:t>517,8</w:t>
            </w:r>
          </w:p>
        </w:tc>
        <w:tc>
          <w:tcPr>
            <w:tcW w:w="377" w:type="pct"/>
            <w:shd w:val="clear" w:color="auto" w:fill="auto"/>
            <w:vAlign w:val="center"/>
          </w:tcPr>
          <w:p w:rsidR="00354E62" w:rsidRPr="00A5746B" w:rsidRDefault="00354E62">
            <w:pPr>
              <w:jc w:val="center"/>
              <w:rPr>
                <w:sz w:val="20"/>
                <w:szCs w:val="20"/>
              </w:rPr>
            </w:pPr>
            <w:r w:rsidRPr="00A5746B">
              <w:rPr>
                <w:sz w:val="20"/>
                <w:szCs w:val="20"/>
              </w:rPr>
              <w:t>517,8</w:t>
            </w:r>
          </w:p>
        </w:tc>
        <w:tc>
          <w:tcPr>
            <w:tcW w:w="377" w:type="pct"/>
            <w:shd w:val="clear" w:color="auto" w:fill="auto"/>
            <w:vAlign w:val="center"/>
          </w:tcPr>
          <w:p w:rsidR="00354E62" w:rsidRPr="00A5746B" w:rsidRDefault="00354E62">
            <w:pPr>
              <w:jc w:val="center"/>
              <w:rPr>
                <w:sz w:val="20"/>
                <w:szCs w:val="20"/>
              </w:rPr>
            </w:pPr>
            <w:r w:rsidRPr="00A5746B">
              <w:rPr>
                <w:sz w:val="20"/>
                <w:szCs w:val="20"/>
              </w:rPr>
              <w:t>517,8</w:t>
            </w:r>
          </w:p>
        </w:tc>
        <w:tc>
          <w:tcPr>
            <w:tcW w:w="377" w:type="pct"/>
            <w:shd w:val="clear" w:color="auto" w:fill="auto"/>
            <w:vAlign w:val="center"/>
          </w:tcPr>
          <w:p w:rsidR="00354E62" w:rsidRPr="00A5746B" w:rsidRDefault="00354E62">
            <w:pPr>
              <w:jc w:val="center"/>
              <w:rPr>
                <w:sz w:val="20"/>
                <w:szCs w:val="20"/>
              </w:rPr>
            </w:pPr>
            <w:r w:rsidRPr="00A5746B">
              <w:rPr>
                <w:sz w:val="20"/>
                <w:szCs w:val="20"/>
              </w:rPr>
              <w:t>517,8</w:t>
            </w:r>
          </w:p>
        </w:tc>
        <w:tc>
          <w:tcPr>
            <w:tcW w:w="381" w:type="pct"/>
            <w:vAlign w:val="center"/>
          </w:tcPr>
          <w:p w:rsidR="00354E62" w:rsidRPr="00A5746B" w:rsidRDefault="00354E62">
            <w:pPr>
              <w:jc w:val="center"/>
              <w:rPr>
                <w:sz w:val="20"/>
                <w:szCs w:val="20"/>
              </w:rPr>
            </w:pPr>
            <w:r w:rsidRPr="00A5746B">
              <w:rPr>
                <w:sz w:val="20"/>
                <w:szCs w:val="20"/>
              </w:rPr>
              <w:t>517,8</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lastRenderedPageBreak/>
              <w:t>14.5</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Собственные и хозяйственные нужды котельной</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Гкал</w:t>
            </w:r>
          </w:p>
        </w:tc>
        <w:tc>
          <w:tcPr>
            <w:tcW w:w="476" w:type="pct"/>
            <w:shd w:val="clear" w:color="auto" w:fill="auto"/>
            <w:vAlign w:val="center"/>
          </w:tcPr>
          <w:p w:rsidR="00354E62" w:rsidRPr="00A5746B" w:rsidRDefault="00354E62">
            <w:pPr>
              <w:jc w:val="center"/>
              <w:rPr>
                <w:sz w:val="20"/>
                <w:szCs w:val="20"/>
              </w:rPr>
            </w:pPr>
            <w:r w:rsidRPr="00A5746B">
              <w:rPr>
                <w:sz w:val="20"/>
                <w:szCs w:val="20"/>
              </w:rPr>
              <w:t>11,6</w:t>
            </w:r>
          </w:p>
        </w:tc>
        <w:tc>
          <w:tcPr>
            <w:tcW w:w="377" w:type="pct"/>
            <w:shd w:val="clear" w:color="auto" w:fill="auto"/>
            <w:vAlign w:val="center"/>
          </w:tcPr>
          <w:p w:rsidR="00354E62" w:rsidRPr="00A5746B" w:rsidRDefault="00354E62">
            <w:pPr>
              <w:jc w:val="center"/>
              <w:rPr>
                <w:sz w:val="20"/>
                <w:szCs w:val="20"/>
              </w:rPr>
            </w:pPr>
            <w:r w:rsidRPr="00A5746B">
              <w:rPr>
                <w:sz w:val="20"/>
                <w:szCs w:val="20"/>
              </w:rPr>
              <w:t>11,6</w:t>
            </w:r>
          </w:p>
        </w:tc>
        <w:tc>
          <w:tcPr>
            <w:tcW w:w="377" w:type="pct"/>
            <w:shd w:val="clear" w:color="auto" w:fill="auto"/>
            <w:vAlign w:val="center"/>
          </w:tcPr>
          <w:p w:rsidR="00354E62" w:rsidRPr="00A5746B" w:rsidRDefault="00354E62">
            <w:pPr>
              <w:jc w:val="center"/>
              <w:rPr>
                <w:sz w:val="20"/>
                <w:szCs w:val="20"/>
              </w:rPr>
            </w:pPr>
            <w:r w:rsidRPr="00A5746B">
              <w:rPr>
                <w:sz w:val="20"/>
                <w:szCs w:val="20"/>
              </w:rPr>
              <w:t>11,6</w:t>
            </w:r>
          </w:p>
        </w:tc>
        <w:tc>
          <w:tcPr>
            <w:tcW w:w="377" w:type="pct"/>
            <w:shd w:val="clear" w:color="auto" w:fill="auto"/>
            <w:vAlign w:val="center"/>
          </w:tcPr>
          <w:p w:rsidR="00354E62" w:rsidRPr="00A5746B" w:rsidRDefault="00354E62">
            <w:pPr>
              <w:jc w:val="center"/>
              <w:rPr>
                <w:sz w:val="20"/>
                <w:szCs w:val="20"/>
              </w:rPr>
            </w:pPr>
            <w:r w:rsidRPr="00A5746B">
              <w:rPr>
                <w:sz w:val="20"/>
                <w:szCs w:val="20"/>
              </w:rPr>
              <w:t>11,6</w:t>
            </w:r>
          </w:p>
        </w:tc>
        <w:tc>
          <w:tcPr>
            <w:tcW w:w="377" w:type="pct"/>
            <w:shd w:val="clear" w:color="auto" w:fill="auto"/>
            <w:vAlign w:val="center"/>
          </w:tcPr>
          <w:p w:rsidR="00354E62" w:rsidRPr="00A5746B" w:rsidRDefault="00354E62">
            <w:pPr>
              <w:jc w:val="center"/>
              <w:rPr>
                <w:sz w:val="20"/>
                <w:szCs w:val="20"/>
              </w:rPr>
            </w:pPr>
            <w:r w:rsidRPr="00A5746B">
              <w:rPr>
                <w:sz w:val="20"/>
                <w:szCs w:val="20"/>
              </w:rPr>
              <w:t>11,6</w:t>
            </w:r>
          </w:p>
        </w:tc>
        <w:tc>
          <w:tcPr>
            <w:tcW w:w="377" w:type="pct"/>
            <w:shd w:val="clear" w:color="auto" w:fill="auto"/>
            <w:vAlign w:val="center"/>
          </w:tcPr>
          <w:p w:rsidR="00354E62" w:rsidRPr="00A5746B" w:rsidRDefault="00354E62">
            <w:pPr>
              <w:jc w:val="center"/>
              <w:rPr>
                <w:sz w:val="20"/>
                <w:szCs w:val="20"/>
              </w:rPr>
            </w:pPr>
            <w:r w:rsidRPr="00A5746B">
              <w:rPr>
                <w:sz w:val="20"/>
                <w:szCs w:val="20"/>
              </w:rPr>
              <w:t>11,6</w:t>
            </w:r>
          </w:p>
        </w:tc>
        <w:tc>
          <w:tcPr>
            <w:tcW w:w="377" w:type="pct"/>
            <w:shd w:val="clear" w:color="auto" w:fill="auto"/>
            <w:vAlign w:val="center"/>
          </w:tcPr>
          <w:p w:rsidR="00354E62" w:rsidRPr="00A5746B" w:rsidRDefault="00354E62">
            <w:pPr>
              <w:jc w:val="center"/>
              <w:rPr>
                <w:sz w:val="20"/>
                <w:szCs w:val="20"/>
              </w:rPr>
            </w:pPr>
            <w:r w:rsidRPr="00A5746B">
              <w:rPr>
                <w:sz w:val="20"/>
                <w:szCs w:val="20"/>
              </w:rPr>
              <w:t>11,6</w:t>
            </w:r>
          </w:p>
        </w:tc>
        <w:tc>
          <w:tcPr>
            <w:tcW w:w="381" w:type="pct"/>
            <w:vAlign w:val="center"/>
          </w:tcPr>
          <w:p w:rsidR="00354E62" w:rsidRPr="00A5746B" w:rsidRDefault="00354E62">
            <w:pPr>
              <w:jc w:val="center"/>
              <w:rPr>
                <w:sz w:val="20"/>
                <w:szCs w:val="20"/>
              </w:rPr>
            </w:pPr>
            <w:r w:rsidRPr="00A5746B">
              <w:rPr>
                <w:sz w:val="20"/>
                <w:szCs w:val="20"/>
              </w:rPr>
              <w:t>11,6</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14.6</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Тепловая энергия отпущенная в сети</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Гкал</w:t>
            </w:r>
          </w:p>
        </w:tc>
        <w:tc>
          <w:tcPr>
            <w:tcW w:w="476" w:type="pct"/>
            <w:shd w:val="clear" w:color="auto" w:fill="auto"/>
            <w:vAlign w:val="center"/>
          </w:tcPr>
          <w:p w:rsidR="00354E62" w:rsidRPr="00A5746B" w:rsidRDefault="00354E62">
            <w:pPr>
              <w:jc w:val="center"/>
              <w:rPr>
                <w:sz w:val="22"/>
              </w:rPr>
            </w:pPr>
            <w:r w:rsidRPr="00A5746B">
              <w:rPr>
                <w:sz w:val="22"/>
              </w:rPr>
              <w:t>506,2</w:t>
            </w:r>
          </w:p>
        </w:tc>
        <w:tc>
          <w:tcPr>
            <w:tcW w:w="377" w:type="pct"/>
            <w:shd w:val="clear" w:color="auto" w:fill="auto"/>
            <w:vAlign w:val="center"/>
          </w:tcPr>
          <w:p w:rsidR="00354E62" w:rsidRPr="00A5746B" w:rsidRDefault="00354E62">
            <w:pPr>
              <w:jc w:val="center"/>
              <w:rPr>
                <w:sz w:val="20"/>
                <w:szCs w:val="20"/>
              </w:rPr>
            </w:pPr>
            <w:r w:rsidRPr="00A5746B">
              <w:rPr>
                <w:sz w:val="20"/>
                <w:szCs w:val="20"/>
              </w:rPr>
              <w:t>506,2</w:t>
            </w:r>
          </w:p>
        </w:tc>
        <w:tc>
          <w:tcPr>
            <w:tcW w:w="377" w:type="pct"/>
            <w:shd w:val="clear" w:color="auto" w:fill="auto"/>
            <w:vAlign w:val="center"/>
          </w:tcPr>
          <w:p w:rsidR="00354E62" w:rsidRPr="00A5746B" w:rsidRDefault="00354E62">
            <w:pPr>
              <w:jc w:val="center"/>
              <w:rPr>
                <w:sz w:val="20"/>
                <w:szCs w:val="20"/>
              </w:rPr>
            </w:pPr>
            <w:r w:rsidRPr="00A5746B">
              <w:rPr>
                <w:sz w:val="20"/>
                <w:szCs w:val="20"/>
              </w:rPr>
              <w:t>506,2</w:t>
            </w:r>
          </w:p>
        </w:tc>
        <w:tc>
          <w:tcPr>
            <w:tcW w:w="377" w:type="pct"/>
            <w:shd w:val="clear" w:color="auto" w:fill="auto"/>
            <w:vAlign w:val="center"/>
          </w:tcPr>
          <w:p w:rsidR="00354E62" w:rsidRPr="00A5746B" w:rsidRDefault="00354E62">
            <w:pPr>
              <w:jc w:val="center"/>
              <w:rPr>
                <w:sz w:val="20"/>
                <w:szCs w:val="20"/>
              </w:rPr>
            </w:pPr>
            <w:r w:rsidRPr="00A5746B">
              <w:rPr>
                <w:sz w:val="20"/>
                <w:szCs w:val="20"/>
              </w:rPr>
              <w:t>506,2</w:t>
            </w:r>
          </w:p>
        </w:tc>
        <w:tc>
          <w:tcPr>
            <w:tcW w:w="377" w:type="pct"/>
            <w:shd w:val="clear" w:color="auto" w:fill="auto"/>
            <w:vAlign w:val="center"/>
          </w:tcPr>
          <w:p w:rsidR="00354E62" w:rsidRPr="00A5746B" w:rsidRDefault="00354E62">
            <w:pPr>
              <w:jc w:val="center"/>
              <w:rPr>
                <w:sz w:val="20"/>
                <w:szCs w:val="20"/>
              </w:rPr>
            </w:pPr>
            <w:r w:rsidRPr="00A5746B">
              <w:rPr>
                <w:sz w:val="20"/>
                <w:szCs w:val="20"/>
              </w:rPr>
              <w:t>506,2</w:t>
            </w:r>
          </w:p>
        </w:tc>
        <w:tc>
          <w:tcPr>
            <w:tcW w:w="377" w:type="pct"/>
            <w:shd w:val="clear" w:color="auto" w:fill="auto"/>
            <w:vAlign w:val="center"/>
          </w:tcPr>
          <w:p w:rsidR="00354E62" w:rsidRPr="00A5746B" w:rsidRDefault="00354E62">
            <w:pPr>
              <w:jc w:val="center"/>
              <w:rPr>
                <w:sz w:val="20"/>
                <w:szCs w:val="20"/>
              </w:rPr>
            </w:pPr>
            <w:r w:rsidRPr="00A5746B">
              <w:rPr>
                <w:sz w:val="20"/>
                <w:szCs w:val="20"/>
              </w:rPr>
              <w:t>506,2</w:t>
            </w:r>
          </w:p>
        </w:tc>
        <w:tc>
          <w:tcPr>
            <w:tcW w:w="377" w:type="pct"/>
            <w:shd w:val="clear" w:color="auto" w:fill="auto"/>
            <w:vAlign w:val="center"/>
          </w:tcPr>
          <w:p w:rsidR="00354E62" w:rsidRPr="00A5746B" w:rsidRDefault="00354E62">
            <w:pPr>
              <w:jc w:val="center"/>
              <w:rPr>
                <w:sz w:val="20"/>
                <w:szCs w:val="20"/>
              </w:rPr>
            </w:pPr>
            <w:r w:rsidRPr="00A5746B">
              <w:rPr>
                <w:sz w:val="20"/>
                <w:szCs w:val="20"/>
              </w:rPr>
              <w:t>506,2</w:t>
            </w:r>
          </w:p>
        </w:tc>
        <w:tc>
          <w:tcPr>
            <w:tcW w:w="381" w:type="pct"/>
            <w:vAlign w:val="center"/>
          </w:tcPr>
          <w:p w:rsidR="00354E62" w:rsidRPr="00A5746B" w:rsidRDefault="00354E62">
            <w:pPr>
              <w:jc w:val="center"/>
              <w:rPr>
                <w:sz w:val="20"/>
                <w:szCs w:val="20"/>
              </w:rPr>
            </w:pPr>
            <w:r w:rsidRPr="00A5746B">
              <w:rPr>
                <w:sz w:val="20"/>
                <w:szCs w:val="20"/>
              </w:rPr>
              <w:t>506,2</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14.7</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Потери тепловой сети</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Гкал</w:t>
            </w:r>
          </w:p>
        </w:tc>
        <w:tc>
          <w:tcPr>
            <w:tcW w:w="476" w:type="pct"/>
            <w:shd w:val="clear" w:color="auto" w:fill="auto"/>
            <w:vAlign w:val="center"/>
          </w:tcPr>
          <w:p w:rsidR="00354E62" w:rsidRPr="00A5746B" w:rsidRDefault="00354E62">
            <w:pPr>
              <w:jc w:val="center"/>
              <w:rPr>
                <w:sz w:val="20"/>
                <w:szCs w:val="20"/>
              </w:rPr>
            </w:pPr>
            <w:r w:rsidRPr="00A5746B">
              <w:rPr>
                <w:sz w:val="20"/>
                <w:szCs w:val="20"/>
              </w:rPr>
              <w:t>0,0</w:t>
            </w:r>
          </w:p>
        </w:tc>
        <w:tc>
          <w:tcPr>
            <w:tcW w:w="377" w:type="pct"/>
            <w:shd w:val="clear" w:color="auto" w:fill="auto"/>
            <w:vAlign w:val="center"/>
          </w:tcPr>
          <w:p w:rsidR="00354E62" w:rsidRPr="00A5746B" w:rsidRDefault="00354E62">
            <w:pPr>
              <w:jc w:val="center"/>
              <w:rPr>
                <w:sz w:val="20"/>
                <w:szCs w:val="20"/>
              </w:rPr>
            </w:pPr>
            <w:r w:rsidRPr="00A5746B">
              <w:rPr>
                <w:sz w:val="20"/>
                <w:szCs w:val="20"/>
              </w:rPr>
              <w:t>0,0</w:t>
            </w:r>
          </w:p>
        </w:tc>
        <w:tc>
          <w:tcPr>
            <w:tcW w:w="377" w:type="pct"/>
            <w:shd w:val="clear" w:color="auto" w:fill="auto"/>
            <w:vAlign w:val="center"/>
          </w:tcPr>
          <w:p w:rsidR="00354E62" w:rsidRPr="00A5746B" w:rsidRDefault="00354E62">
            <w:pPr>
              <w:jc w:val="center"/>
              <w:rPr>
                <w:sz w:val="20"/>
                <w:szCs w:val="20"/>
              </w:rPr>
            </w:pPr>
            <w:r w:rsidRPr="00A5746B">
              <w:rPr>
                <w:sz w:val="20"/>
                <w:szCs w:val="20"/>
              </w:rPr>
              <w:t>0,0</w:t>
            </w:r>
          </w:p>
        </w:tc>
        <w:tc>
          <w:tcPr>
            <w:tcW w:w="377" w:type="pct"/>
            <w:shd w:val="clear" w:color="auto" w:fill="auto"/>
            <w:vAlign w:val="center"/>
          </w:tcPr>
          <w:p w:rsidR="00354E62" w:rsidRPr="00A5746B" w:rsidRDefault="00354E62">
            <w:pPr>
              <w:jc w:val="center"/>
              <w:rPr>
                <w:sz w:val="20"/>
                <w:szCs w:val="20"/>
              </w:rPr>
            </w:pPr>
            <w:r w:rsidRPr="00A5746B">
              <w:rPr>
                <w:sz w:val="20"/>
                <w:szCs w:val="20"/>
              </w:rPr>
              <w:t>0,0</w:t>
            </w:r>
          </w:p>
        </w:tc>
        <w:tc>
          <w:tcPr>
            <w:tcW w:w="377" w:type="pct"/>
            <w:shd w:val="clear" w:color="auto" w:fill="auto"/>
            <w:vAlign w:val="center"/>
          </w:tcPr>
          <w:p w:rsidR="00354E62" w:rsidRPr="00A5746B" w:rsidRDefault="00354E62">
            <w:pPr>
              <w:jc w:val="center"/>
              <w:rPr>
                <w:sz w:val="20"/>
                <w:szCs w:val="20"/>
              </w:rPr>
            </w:pPr>
            <w:r w:rsidRPr="00A5746B">
              <w:rPr>
                <w:sz w:val="20"/>
                <w:szCs w:val="20"/>
              </w:rPr>
              <w:t>0,0</w:t>
            </w:r>
          </w:p>
        </w:tc>
        <w:tc>
          <w:tcPr>
            <w:tcW w:w="377" w:type="pct"/>
            <w:shd w:val="clear" w:color="auto" w:fill="auto"/>
            <w:vAlign w:val="center"/>
          </w:tcPr>
          <w:p w:rsidR="00354E62" w:rsidRPr="00A5746B" w:rsidRDefault="00354E62">
            <w:pPr>
              <w:jc w:val="center"/>
              <w:rPr>
                <w:sz w:val="20"/>
                <w:szCs w:val="20"/>
              </w:rPr>
            </w:pPr>
            <w:r w:rsidRPr="00A5746B">
              <w:rPr>
                <w:sz w:val="20"/>
                <w:szCs w:val="20"/>
              </w:rPr>
              <w:t>0,0</w:t>
            </w:r>
          </w:p>
        </w:tc>
        <w:tc>
          <w:tcPr>
            <w:tcW w:w="377" w:type="pct"/>
            <w:shd w:val="clear" w:color="auto" w:fill="auto"/>
            <w:vAlign w:val="center"/>
          </w:tcPr>
          <w:p w:rsidR="00354E62" w:rsidRPr="00A5746B" w:rsidRDefault="00354E62">
            <w:pPr>
              <w:jc w:val="center"/>
              <w:rPr>
                <w:sz w:val="20"/>
                <w:szCs w:val="20"/>
              </w:rPr>
            </w:pPr>
            <w:r w:rsidRPr="00A5746B">
              <w:rPr>
                <w:sz w:val="20"/>
                <w:szCs w:val="20"/>
              </w:rPr>
              <w:t>0,0</w:t>
            </w:r>
          </w:p>
        </w:tc>
        <w:tc>
          <w:tcPr>
            <w:tcW w:w="381" w:type="pct"/>
            <w:vAlign w:val="center"/>
          </w:tcPr>
          <w:p w:rsidR="00354E62" w:rsidRPr="00A5746B" w:rsidRDefault="00354E62">
            <w:pPr>
              <w:jc w:val="center"/>
              <w:rPr>
                <w:sz w:val="20"/>
                <w:szCs w:val="20"/>
              </w:rPr>
            </w:pPr>
            <w:r w:rsidRPr="00A5746B">
              <w:rPr>
                <w:sz w:val="20"/>
                <w:szCs w:val="20"/>
              </w:rPr>
              <w:t>0,0</w:t>
            </w:r>
          </w:p>
        </w:tc>
      </w:tr>
      <w:tr w:rsidR="00354E62" w:rsidRPr="00A5746B" w:rsidTr="00EC2167">
        <w:trPr>
          <w:cantSplit/>
        </w:trPr>
        <w:tc>
          <w:tcPr>
            <w:tcW w:w="274" w:type="pct"/>
            <w:vAlign w:val="bottom"/>
          </w:tcPr>
          <w:p w:rsidR="00354E62" w:rsidRPr="00A5746B" w:rsidRDefault="00354E62" w:rsidP="00EC2167">
            <w:pPr>
              <w:jc w:val="center"/>
              <w:rPr>
                <w:sz w:val="22"/>
              </w:rPr>
            </w:pPr>
          </w:p>
        </w:tc>
        <w:tc>
          <w:tcPr>
            <w:tcW w:w="1192" w:type="pct"/>
            <w:shd w:val="clear" w:color="auto" w:fill="auto"/>
            <w:vAlign w:val="center"/>
          </w:tcPr>
          <w:p w:rsidR="00354E62" w:rsidRPr="00A5746B" w:rsidRDefault="00354E62" w:rsidP="00EC2167">
            <w:pPr>
              <w:jc w:val="center"/>
              <w:rPr>
                <w:rFonts w:eastAsia="Times New Roman"/>
                <w:sz w:val="22"/>
                <w:lang w:eastAsia="ru-RU"/>
              </w:rPr>
            </w:pP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w:t>
            </w:r>
          </w:p>
        </w:tc>
        <w:tc>
          <w:tcPr>
            <w:tcW w:w="476" w:type="pct"/>
            <w:shd w:val="clear" w:color="auto" w:fill="auto"/>
            <w:vAlign w:val="center"/>
          </w:tcPr>
          <w:p w:rsidR="00354E62" w:rsidRPr="00A5746B" w:rsidRDefault="00354E62">
            <w:pPr>
              <w:jc w:val="center"/>
              <w:rPr>
                <w:sz w:val="22"/>
              </w:rPr>
            </w:pPr>
            <w:r w:rsidRPr="00A5746B">
              <w:rPr>
                <w:sz w:val="22"/>
              </w:rPr>
              <w:t>0,0</w:t>
            </w:r>
          </w:p>
        </w:tc>
        <w:tc>
          <w:tcPr>
            <w:tcW w:w="377" w:type="pct"/>
            <w:shd w:val="clear" w:color="auto" w:fill="auto"/>
            <w:vAlign w:val="center"/>
          </w:tcPr>
          <w:p w:rsidR="00354E62" w:rsidRPr="00A5746B" w:rsidRDefault="00354E62">
            <w:pPr>
              <w:jc w:val="center"/>
              <w:rPr>
                <w:sz w:val="22"/>
              </w:rPr>
            </w:pPr>
            <w:r w:rsidRPr="00A5746B">
              <w:rPr>
                <w:sz w:val="22"/>
              </w:rPr>
              <w:t>0,0</w:t>
            </w:r>
          </w:p>
        </w:tc>
        <w:tc>
          <w:tcPr>
            <w:tcW w:w="377" w:type="pct"/>
            <w:shd w:val="clear" w:color="auto" w:fill="auto"/>
            <w:vAlign w:val="center"/>
          </w:tcPr>
          <w:p w:rsidR="00354E62" w:rsidRPr="00A5746B" w:rsidRDefault="00354E62">
            <w:pPr>
              <w:jc w:val="center"/>
              <w:rPr>
                <w:sz w:val="22"/>
              </w:rPr>
            </w:pPr>
            <w:r w:rsidRPr="00A5746B">
              <w:rPr>
                <w:sz w:val="22"/>
              </w:rPr>
              <w:t>0,0</w:t>
            </w:r>
          </w:p>
        </w:tc>
        <w:tc>
          <w:tcPr>
            <w:tcW w:w="377" w:type="pct"/>
            <w:shd w:val="clear" w:color="auto" w:fill="auto"/>
            <w:vAlign w:val="center"/>
          </w:tcPr>
          <w:p w:rsidR="00354E62" w:rsidRPr="00A5746B" w:rsidRDefault="00354E62">
            <w:pPr>
              <w:jc w:val="center"/>
              <w:rPr>
                <w:sz w:val="22"/>
              </w:rPr>
            </w:pPr>
            <w:r w:rsidRPr="00A5746B">
              <w:rPr>
                <w:sz w:val="22"/>
              </w:rPr>
              <w:t>0,0</w:t>
            </w:r>
          </w:p>
        </w:tc>
        <w:tc>
          <w:tcPr>
            <w:tcW w:w="377" w:type="pct"/>
            <w:shd w:val="clear" w:color="auto" w:fill="auto"/>
            <w:vAlign w:val="center"/>
          </w:tcPr>
          <w:p w:rsidR="00354E62" w:rsidRPr="00A5746B" w:rsidRDefault="00354E62">
            <w:pPr>
              <w:jc w:val="center"/>
              <w:rPr>
                <w:sz w:val="22"/>
              </w:rPr>
            </w:pPr>
            <w:r w:rsidRPr="00A5746B">
              <w:rPr>
                <w:sz w:val="22"/>
              </w:rPr>
              <w:t>0,0</w:t>
            </w:r>
          </w:p>
        </w:tc>
        <w:tc>
          <w:tcPr>
            <w:tcW w:w="377" w:type="pct"/>
            <w:shd w:val="clear" w:color="auto" w:fill="auto"/>
            <w:vAlign w:val="center"/>
          </w:tcPr>
          <w:p w:rsidR="00354E62" w:rsidRPr="00A5746B" w:rsidRDefault="00354E62">
            <w:pPr>
              <w:jc w:val="center"/>
              <w:rPr>
                <w:sz w:val="22"/>
              </w:rPr>
            </w:pPr>
            <w:r w:rsidRPr="00A5746B">
              <w:rPr>
                <w:sz w:val="22"/>
              </w:rPr>
              <w:t>0,0</w:t>
            </w:r>
          </w:p>
        </w:tc>
        <w:tc>
          <w:tcPr>
            <w:tcW w:w="377" w:type="pct"/>
            <w:shd w:val="clear" w:color="auto" w:fill="auto"/>
            <w:vAlign w:val="center"/>
          </w:tcPr>
          <w:p w:rsidR="00354E62" w:rsidRPr="00A5746B" w:rsidRDefault="00354E62">
            <w:pPr>
              <w:jc w:val="center"/>
              <w:rPr>
                <w:sz w:val="22"/>
              </w:rPr>
            </w:pPr>
            <w:r w:rsidRPr="00A5746B">
              <w:rPr>
                <w:sz w:val="22"/>
              </w:rPr>
              <w:t>0,0</w:t>
            </w:r>
          </w:p>
        </w:tc>
        <w:tc>
          <w:tcPr>
            <w:tcW w:w="381" w:type="pct"/>
            <w:vAlign w:val="center"/>
          </w:tcPr>
          <w:p w:rsidR="00354E62" w:rsidRPr="00A5746B" w:rsidRDefault="00354E62">
            <w:pPr>
              <w:jc w:val="center"/>
              <w:rPr>
                <w:sz w:val="22"/>
              </w:rPr>
            </w:pPr>
            <w:r w:rsidRPr="00A5746B">
              <w:rPr>
                <w:sz w:val="22"/>
              </w:rPr>
              <w:t>0,0</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14.8</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Тепловая энергия отпущенная п</w:t>
            </w:r>
            <w:r w:rsidRPr="00A5746B">
              <w:rPr>
                <w:rFonts w:eastAsia="Times New Roman"/>
                <w:sz w:val="22"/>
                <w:lang w:eastAsia="ru-RU"/>
              </w:rPr>
              <w:t>о</w:t>
            </w:r>
            <w:r w:rsidRPr="00A5746B">
              <w:rPr>
                <w:rFonts w:eastAsia="Times New Roman"/>
                <w:sz w:val="22"/>
                <w:lang w:eastAsia="ru-RU"/>
              </w:rPr>
              <w:t>требителям</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Гкал</w:t>
            </w:r>
          </w:p>
        </w:tc>
        <w:tc>
          <w:tcPr>
            <w:tcW w:w="476" w:type="pct"/>
            <w:shd w:val="clear" w:color="auto" w:fill="auto"/>
            <w:vAlign w:val="center"/>
          </w:tcPr>
          <w:p w:rsidR="00354E62" w:rsidRPr="00A5746B" w:rsidRDefault="00354E62">
            <w:pPr>
              <w:jc w:val="center"/>
              <w:rPr>
                <w:sz w:val="20"/>
                <w:szCs w:val="20"/>
              </w:rPr>
            </w:pPr>
            <w:r w:rsidRPr="00A5746B">
              <w:rPr>
                <w:sz w:val="20"/>
                <w:szCs w:val="20"/>
              </w:rPr>
              <w:t>506,2</w:t>
            </w:r>
          </w:p>
        </w:tc>
        <w:tc>
          <w:tcPr>
            <w:tcW w:w="377" w:type="pct"/>
            <w:shd w:val="clear" w:color="auto" w:fill="auto"/>
            <w:vAlign w:val="center"/>
          </w:tcPr>
          <w:p w:rsidR="00354E62" w:rsidRPr="00A5746B" w:rsidRDefault="00354E62">
            <w:pPr>
              <w:jc w:val="center"/>
              <w:rPr>
                <w:sz w:val="20"/>
                <w:szCs w:val="20"/>
              </w:rPr>
            </w:pPr>
            <w:r w:rsidRPr="00A5746B">
              <w:rPr>
                <w:sz w:val="20"/>
                <w:szCs w:val="20"/>
              </w:rPr>
              <w:t>506,2</w:t>
            </w:r>
          </w:p>
        </w:tc>
        <w:tc>
          <w:tcPr>
            <w:tcW w:w="377" w:type="pct"/>
            <w:shd w:val="clear" w:color="auto" w:fill="auto"/>
            <w:vAlign w:val="center"/>
          </w:tcPr>
          <w:p w:rsidR="00354E62" w:rsidRPr="00A5746B" w:rsidRDefault="00354E62">
            <w:pPr>
              <w:jc w:val="center"/>
              <w:rPr>
                <w:sz w:val="20"/>
                <w:szCs w:val="20"/>
              </w:rPr>
            </w:pPr>
            <w:r w:rsidRPr="00A5746B">
              <w:rPr>
                <w:sz w:val="20"/>
                <w:szCs w:val="20"/>
              </w:rPr>
              <w:t>506,2</w:t>
            </w:r>
          </w:p>
        </w:tc>
        <w:tc>
          <w:tcPr>
            <w:tcW w:w="377" w:type="pct"/>
            <w:shd w:val="clear" w:color="auto" w:fill="auto"/>
            <w:vAlign w:val="center"/>
          </w:tcPr>
          <w:p w:rsidR="00354E62" w:rsidRPr="00A5746B" w:rsidRDefault="00354E62">
            <w:pPr>
              <w:jc w:val="center"/>
              <w:rPr>
                <w:sz w:val="20"/>
                <w:szCs w:val="20"/>
              </w:rPr>
            </w:pPr>
            <w:r w:rsidRPr="00A5746B">
              <w:rPr>
                <w:sz w:val="20"/>
                <w:szCs w:val="20"/>
              </w:rPr>
              <w:t>506,2</w:t>
            </w:r>
          </w:p>
        </w:tc>
        <w:tc>
          <w:tcPr>
            <w:tcW w:w="377" w:type="pct"/>
            <w:shd w:val="clear" w:color="auto" w:fill="auto"/>
            <w:vAlign w:val="center"/>
          </w:tcPr>
          <w:p w:rsidR="00354E62" w:rsidRPr="00A5746B" w:rsidRDefault="00354E62">
            <w:pPr>
              <w:jc w:val="center"/>
              <w:rPr>
                <w:sz w:val="20"/>
                <w:szCs w:val="20"/>
              </w:rPr>
            </w:pPr>
            <w:r w:rsidRPr="00A5746B">
              <w:rPr>
                <w:sz w:val="20"/>
                <w:szCs w:val="20"/>
              </w:rPr>
              <w:t>506,2</w:t>
            </w:r>
          </w:p>
        </w:tc>
        <w:tc>
          <w:tcPr>
            <w:tcW w:w="377" w:type="pct"/>
            <w:shd w:val="clear" w:color="auto" w:fill="auto"/>
            <w:vAlign w:val="center"/>
          </w:tcPr>
          <w:p w:rsidR="00354E62" w:rsidRPr="00A5746B" w:rsidRDefault="00354E62">
            <w:pPr>
              <w:jc w:val="center"/>
              <w:rPr>
                <w:sz w:val="20"/>
                <w:szCs w:val="20"/>
              </w:rPr>
            </w:pPr>
            <w:r w:rsidRPr="00A5746B">
              <w:rPr>
                <w:sz w:val="20"/>
                <w:szCs w:val="20"/>
              </w:rPr>
              <w:t>506,2</w:t>
            </w:r>
          </w:p>
        </w:tc>
        <w:tc>
          <w:tcPr>
            <w:tcW w:w="377" w:type="pct"/>
            <w:shd w:val="clear" w:color="auto" w:fill="auto"/>
            <w:vAlign w:val="center"/>
          </w:tcPr>
          <w:p w:rsidR="00354E62" w:rsidRPr="00A5746B" w:rsidRDefault="00354E62">
            <w:pPr>
              <w:jc w:val="center"/>
              <w:rPr>
                <w:sz w:val="20"/>
                <w:szCs w:val="20"/>
              </w:rPr>
            </w:pPr>
            <w:r w:rsidRPr="00A5746B">
              <w:rPr>
                <w:sz w:val="20"/>
                <w:szCs w:val="20"/>
              </w:rPr>
              <w:t>506,2</w:t>
            </w:r>
          </w:p>
        </w:tc>
        <w:tc>
          <w:tcPr>
            <w:tcW w:w="381" w:type="pct"/>
            <w:vAlign w:val="center"/>
          </w:tcPr>
          <w:p w:rsidR="00354E62" w:rsidRPr="00A5746B" w:rsidRDefault="00354E62">
            <w:pPr>
              <w:jc w:val="center"/>
              <w:rPr>
                <w:sz w:val="20"/>
                <w:szCs w:val="20"/>
              </w:rPr>
            </w:pPr>
            <w:r w:rsidRPr="00A5746B">
              <w:rPr>
                <w:sz w:val="20"/>
                <w:szCs w:val="20"/>
              </w:rPr>
              <w:t>506,2</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14.9</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УРУТ на отпуск тепловой энергии</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кг.у.т/Гкал</w:t>
            </w:r>
          </w:p>
        </w:tc>
        <w:tc>
          <w:tcPr>
            <w:tcW w:w="476" w:type="pct"/>
            <w:shd w:val="clear" w:color="auto" w:fill="auto"/>
            <w:vAlign w:val="center"/>
          </w:tcPr>
          <w:p w:rsidR="00354E62" w:rsidRPr="00A5746B" w:rsidRDefault="00354E62">
            <w:pPr>
              <w:jc w:val="center"/>
              <w:rPr>
                <w:sz w:val="20"/>
                <w:szCs w:val="20"/>
              </w:rPr>
            </w:pPr>
            <w:r w:rsidRPr="00A5746B">
              <w:rPr>
                <w:sz w:val="20"/>
                <w:szCs w:val="20"/>
              </w:rPr>
              <w:t>155,3</w:t>
            </w:r>
          </w:p>
        </w:tc>
        <w:tc>
          <w:tcPr>
            <w:tcW w:w="377" w:type="pct"/>
            <w:shd w:val="clear" w:color="auto" w:fill="auto"/>
            <w:vAlign w:val="center"/>
          </w:tcPr>
          <w:p w:rsidR="00354E62" w:rsidRPr="00A5746B" w:rsidRDefault="00354E62">
            <w:pPr>
              <w:jc w:val="center"/>
              <w:rPr>
                <w:sz w:val="20"/>
                <w:szCs w:val="20"/>
              </w:rPr>
            </w:pPr>
            <w:r w:rsidRPr="00A5746B">
              <w:rPr>
                <w:sz w:val="20"/>
                <w:szCs w:val="20"/>
              </w:rPr>
              <w:t>212,2</w:t>
            </w:r>
          </w:p>
        </w:tc>
        <w:tc>
          <w:tcPr>
            <w:tcW w:w="377" w:type="pct"/>
            <w:shd w:val="clear" w:color="auto" w:fill="auto"/>
            <w:vAlign w:val="center"/>
          </w:tcPr>
          <w:p w:rsidR="00354E62" w:rsidRPr="00A5746B" w:rsidRDefault="00354E62">
            <w:pPr>
              <w:jc w:val="center"/>
              <w:rPr>
                <w:sz w:val="20"/>
                <w:szCs w:val="20"/>
              </w:rPr>
            </w:pPr>
            <w:r w:rsidRPr="00A5746B">
              <w:rPr>
                <w:sz w:val="20"/>
                <w:szCs w:val="20"/>
              </w:rPr>
              <w:t>212,2</w:t>
            </w:r>
          </w:p>
        </w:tc>
        <w:tc>
          <w:tcPr>
            <w:tcW w:w="377" w:type="pct"/>
            <w:shd w:val="clear" w:color="auto" w:fill="auto"/>
            <w:vAlign w:val="center"/>
          </w:tcPr>
          <w:p w:rsidR="00354E62" w:rsidRPr="00A5746B" w:rsidRDefault="00354E62">
            <w:pPr>
              <w:jc w:val="center"/>
              <w:rPr>
                <w:sz w:val="20"/>
                <w:szCs w:val="20"/>
              </w:rPr>
            </w:pPr>
            <w:r w:rsidRPr="00A5746B">
              <w:rPr>
                <w:sz w:val="20"/>
                <w:szCs w:val="20"/>
              </w:rPr>
              <w:t>212,2</w:t>
            </w:r>
          </w:p>
        </w:tc>
        <w:tc>
          <w:tcPr>
            <w:tcW w:w="377" w:type="pct"/>
            <w:shd w:val="clear" w:color="auto" w:fill="auto"/>
            <w:vAlign w:val="center"/>
          </w:tcPr>
          <w:p w:rsidR="00354E62" w:rsidRPr="00A5746B" w:rsidRDefault="00354E62">
            <w:pPr>
              <w:jc w:val="center"/>
              <w:rPr>
                <w:sz w:val="20"/>
                <w:szCs w:val="20"/>
              </w:rPr>
            </w:pPr>
            <w:r w:rsidRPr="00A5746B">
              <w:rPr>
                <w:sz w:val="20"/>
                <w:szCs w:val="20"/>
              </w:rPr>
              <w:t>212,2</w:t>
            </w:r>
          </w:p>
        </w:tc>
        <w:tc>
          <w:tcPr>
            <w:tcW w:w="377" w:type="pct"/>
            <w:shd w:val="clear" w:color="auto" w:fill="auto"/>
            <w:vAlign w:val="center"/>
          </w:tcPr>
          <w:p w:rsidR="00354E62" w:rsidRPr="00A5746B" w:rsidRDefault="00354E62">
            <w:pPr>
              <w:jc w:val="center"/>
              <w:rPr>
                <w:sz w:val="20"/>
                <w:szCs w:val="20"/>
              </w:rPr>
            </w:pPr>
            <w:r w:rsidRPr="00A5746B">
              <w:rPr>
                <w:sz w:val="20"/>
                <w:szCs w:val="20"/>
              </w:rPr>
              <w:t>212,2</w:t>
            </w:r>
          </w:p>
        </w:tc>
        <w:tc>
          <w:tcPr>
            <w:tcW w:w="377" w:type="pct"/>
            <w:shd w:val="clear" w:color="auto" w:fill="auto"/>
            <w:vAlign w:val="center"/>
          </w:tcPr>
          <w:p w:rsidR="00354E62" w:rsidRPr="00A5746B" w:rsidRDefault="00354E62">
            <w:pPr>
              <w:jc w:val="center"/>
              <w:rPr>
                <w:sz w:val="20"/>
                <w:szCs w:val="20"/>
              </w:rPr>
            </w:pPr>
            <w:r w:rsidRPr="00A5746B">
              <w:rPr>
                <w:sz w:val="20"/>
                <w:szCs w:val="20"/>
              </w:rPr>
              <w:t>212,2</w:t>
            </w:r>
          </w:p>
        </w:tc>
        <w:tc>
          <w:tcPr>
            <w:tcW w:w="381" w:type="pct"/>
            <w:vAlign w:val="center"/>
          </w:tcPr>
          <w:p w:rsidR="00354E62" w:rsidRPr="00A5746B" w:rsidRDefault="00354E62">
            <w:pPr>
              <w:jc w:val="center"/>
              <w:rPr>
                <w:sz w:val="20"/>
                <w:szCs w:val="20"/>
              </w:rPr>
            </w:pPr>
            <w:r w:rsidRPr="00A5746B">
              <w:rPr>
                <w:sz w:val="20"/>
                <w:szCs w:val="20"/>
              </w:rPr>
              <w:t>212,2</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14.10</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Средневзвешенный КПД котел</w:t>
            </w:r>
            <w:r w:rsidRPr="00A5746B">
              <w:rPr>
                <w:rFonts w:eastAsia="Times New Roman"/>
                <w:sz w:val="22"/>
                <w:lang w:eastAsia="ru-RU"/>
              </w:rPr>
              <w:t>ь</w:t>
            </w:r>
            <w:r w:rsidRPr="00A5746B">
              <w:rPr>
                <w:rFonts w:eastAsia="Times New Roman"/>
                <w:sz w:val="22"/>
                <w:lang w:eastAsia="ru-RU"/>
              </w:rPr>
              <w:t>ных</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w:t>
            </w:r>
          </w:p>
        </w:tc>
        <w:tc>
          <w:tcPr>
            <w:tcW w:w="476" w:type="pct"/>
            <w:shd w:val="clear" w:color="auto" w:fill="auto"/>
            <w:vAlign w:val="center"/>
          </w:tcPr>
          <w:p w:rsidR="00354E62" w:rsidRPr="00A5746B" w:rsidRDefault="00354E62">
            <w:pPr>
              <w:jc w:val="center"/>
              <w:rPr>
                <w:sz w:val="20"/>
                <w:szCs w:val="20"/>
              </w:rPr>
            </w:pPr>
            <w:r w:rsidRPr="00A5746B">
              <w:rPr>
                <w:sz w:val="20"/>
                <w:szCs w:val="20"/>
              </w:rPr>
              <w:t>92,1</w:t>
            </w:r>
          </w:p>
        </w:tc>
        <w:tc>
          <w:tcPr>
            <w:tcW w:w="377" w:type="pct"/>
            <w:shd w:val="clear" w:color="auto" w:fill="auto"/>
            <w:vAlign w:val="center"/>
          </w:tcPr>
          <w:p w:rsidR="00354E62" w:rsidRPr="00A5746B" w:rsidRDefault="00354E62">
            <w:pPr>
              <w:jc w:val="center"/>
              <w:rPr>
                <w:sz w:val="20"/>
                <w:szCs w:val="20"/>
              </w:rPr>
            </w:pPr>
            <w:r w:rsidRPr="00A5746B">
              <w:rPr>
                <w:sz w:val="20"/>
                <w:szCs w:val="20"/>
              </w:rPr>
              <w:t>67,4</w:t>
            </w:r>
          </w:p>
        </w:tc>
        <w:tc>
          <w:tcPr>
            <w:tcW w:w="377" w:type="pct"/>
            <w:shd w:val="clear" w:color="auto" w:fill="auto"/>
            <w:vAlign w:val="center"/>
          </w:tcPr>
          <w:p w:rsidR="00354E62" w:rsidRPr="00A5746B" w:rsidRDefault="00354E62">
            <w:pPr>
              <w:jc w:val="center"/>
              <w:rPr>
                <w:sz w:val="20"/>
                <w:szCs w:val="20"/>
              </w:rPr>
            </w:pPr>
            <w:r w:rsidRPr="00A5746B">
              <w:rPr>
                <w:sz w:val="20"/>
                <w:szCs w:val="20"/>
              </w:rPr>
              <w:t>67,4</w:t>
            </w:r>
          </w:p>
        </w:tc>
        <w:tc>
          <w:tcPr>
            <w:tcW w:w="377" w:type="pct"/>
            <w:shd w:val="clear" w:color="auto" w:fill="auto"/>
            <w:vAlign w:val="center"/>
          </w:tcPr>
          <w:p w:rsidR="00354E62" w:rsidRPr="00A5746B" w:rsidRDefault="00354E62">
            <w:pPr>
              <w:jc w:val="center"/>
              <w:rPr>
                <w:sz w:val="20"/>
                <w:szCs w:val="20"/>
              </w:rPr>
            </w:pPr>
            <w:r w:rsidRPr="00A5746B">
              <w:rPr>
                <w:sz w:val="20"/>
                <w:szCs w:val="20"/>
              </w:rPr>
              <w:t>67,4</w:t>
            </w:r>
          </w:p>
        </w:tc>
        <w:tc>
          <w:tcPr>
            <w:tcW w:w="377" w:type="pct"/>
            <w:shd w:val="clear" w:color="auto" w:fill="auto"/>
            <w:vAlign w:val="center"/>
          </w:tcPr>
          <w:p w:rsidR="00354E62" w:rsidRPr="00A5746B" w:rsidRDefault="00354E62">
            <w:pPr>
              <w:jc w:val="center"/>
              <w:rPr>
                <w:sz w:val="20"/>
                <w:szCs w:val="20"/>
              </w:rPr>
            </w:pPr>
            <w:r w:rsidRPr="00A5746B">
              <w:rPr>
                <w:sz w:val="20"/>
                <w:szCs w:val="20"/>
              </w:rPr>
              <w:t>67,4</w:t>
            </w:r>
          </w:p>
        </w:tc>
        <w:tc>
          <w:tcPr>
            <w:tcW w:w="377" w:type="pct"/>
            <w:shd w:val="clear" w:color="auto" w:fill="auto"/>
            <w:vAlign w:val="center"/>
          </w:tcPr>
          <w:p w:rsidR="00354E62" w:rsidRPr="00A5746B" w:rsidRDefault="00354E62">
            <w:pPr>
              <w:jc w:val="center"/>
              <w:rPr>
                <w:sz w:val="20"/>
                <w:szCs w:val="20"/>
              </w:rPr>
            </w:pPr>
            <w:r w:rsidRPr="00A5746B">
              <w:rPr>
                <w:sz w:val="20"/>
                <w:szCs w:val="20"/>
              </w:rPr>
              <w:t>67,4</w:t>
            </w:r>
          </w:p>
        </w:tc>
        <w:tc>
          <w:tcPr>
            <w:tcW w:w="377" w:type="pct"/>
            <w:shd w:val="clear" w:color="auto" w:fill="auto"/>
            <w:vAlign w:val="center"/>
          </w:tcPr>
          <w:p w:rsidR="00354E62" w:rsidRPr="00A5746B" w:rsidRDefault="00354E62">
            <w:pPr>
              <w:jc w:val="center"/>
              <w:rPr>
                <w:sz w:val="20"/>
                <w:szCs w:val="20"/>
              </w:rPr>
            </w:pPr>
            <w:r w:rsidRPr="00A5746B">
              <w:rPr>
                <w:sz w:val="20"/>
                <w:szCs w:val="20"/>
              </w:rPr>
              <w:t>67,4</w:t>
            </w:r>
          </w:p>
        </w:tc>
        <w:tc>
          <w:tcPr>
            <w:tcW w:w="381" w:type="pct"/>
            <w:vAlign w:val="center"/>
          </w:tcPr>
          <w:p w:rsidR="00354E62" w:rsidRPr="00A5746B" w:rsidRDefault="00354E62">
            <w:pPr>
              <w:jc w:val="center"/>
              <w:rPr>
                <w:sz w:val="20"/>
                <w:szCs w:val="20"/>
              </w:rPr>
            </w:pPr>
            <w:r w:rsidRPr="00A5746B">
              <w:rPr>
                <w:sz w:val="20"/>
                <w:szCs w:val="20"/>
              </w:rPr>
              <w:t>67,4</w:t>
            </w:r>
          </w:p>
        </w:tc>
      </w:tr>
      <w:tr w:rsidR="00354E62" w:rsidRPr="00A5746B" w:rsidTr="002956A6">
        <w:trPr>
          <w:cantSplit/>
        </w:trPr>
        <w:tc>
          <w:tcPr>
            <w:tcW w:w="274" w:type="pct"/>
            <w:vAlign w:val="bottom"/>
          </w:tcPr>
          <w:p w:rsidR="00354E62" w:rsidRPr="00A5746B" w:rsidRDefault="00354E62" w:rsidP="00EC2167">
            <w:pPr>
              <w:jc w:val="center"/>
              <w:rPr>
                <w:sz w:val="22"/>
              </w:rPr>
            </w:pPr>
            <w:r w:rsidRPr="00A5746B">
              <w:rPr>
                <w:sz w:val="22"/>
              </w:rPr>
              <w:t>15</w:t>
            </w:r>
          </w:p>
        </w:tc>
        <w:tc>
          <w:tcPr>
            <w:tcW w:w="1192" w:type="pct"/>
            <w:shd w:val="clear" w:color="auto" w:fill="auto"/>
            <w:vAlign w:val="bottom"/>
          </w:tcPr>
          <w:p w:rsidR="00354E62" w:rsidRPr="00A5746B" w:rsidRDefault="00504481" w:rsidP="00EC2167">
            <w:pPr>
              <w:jc w:val="left"/>
              <w:rPr>
                <w:rFonts w:eastAsia="Times New Roman"/>
                <w:sz w:val="22"/>
                <w:lang w:eastAsia="ru-RU"/>
              </w:rPr>
            </w:pPr>
            <w:r>
              <w:rPr>
                <w:rFonts w:eastAsia="Times New Roman"/>
                <w:b/>
                <w:bCs/>
                <w:sz w:val="22"/>
                <w:lang w:eastAsia="ru-RU"/>
              </w:rPr>
              <w:t>Котельная</w:t>
            </w:r>
            <w:r w:rsidR="00354E62" w:rsidRPr="00A5746B">
              <w:rPr>
                <w:rFonts w:eastAsia="Times New Roman"/>
                <w:b/>
                <w:bCs/>
                <w:sz w:val="22"/>
                <w:lang w:eastAsia="ru-RU"/>
              </w:rPr>
              <w:t xml:space="preserve"> (с.Пудем, ул. Горьк</w:t>
            </w:r>
            <w:r w:rsidR="00354E62" w:rsidRPr="00A5746B">
              <w:rPr>
                <w:rFonts w:eastAsia="Times New Roman"/>
                <w:b/>
                <w:bCs/>
                <w:sz w:val="22"/>
                <w:lang w:eastAsia="ru-RU"/>
              </w:rPr>
              <w:t>о</w:t>
            </w:r>
            <w:r w:rsidR="00354E62" w:rsidRPr="00A5746B">
              <w:rPr>
                <w:rFonts w:eastAsia="Times New Roman"/>
                <w:b/>
                <w:bCs/>
                <w:sz w:val="22"/>
                <w:lang w:eastAsia="ru-RU"/>
              </w:rPr>
              <w:t>го, 49а, А)</w:t>
            </w:r>
          </w:p>
        </w:tc>
        <w:tc>
          <w:tcPr>
            <w:tcW w:w="414" w:type="pct"/>
            <w:shd w:val="clear" w:color="auto" w:fill="auto"/>
            <w:vAlign w:val="center"/>
          </w:tcPr>
          <w:p w:rsidR="00354E62" w:rsidRPr="00A5746B" w:rsidRDefault="00354E62" w:rsidP="00EC2167">
            <w:pPr>
              <w:jc w:val="center"/>
              <w:rPr>
                <w:rFonts w:eastAsia="Times New Roman"/>
                <w:sz w:val="22"/>
                <w:lang w:eastAsia="ru-RU"/>
              </w:rPr>
            </w:pPr>
          </w:p>
        </w:tc>
        <w:tc>
          <w:tcPr>
            <w:tcW w:w="476" w:type="pct"/>
            <w:shd w:val="clear" w:color="auto" w:fill="auto"/>
            <w:vAlign w:val="center"/>
          </w:tcPr>
          <w:p w:rsidR="00354E62" w:rsidRPr="00A5746B" w:rsidRDefault="00354E62">
            <w:pPr>
              <w:rPr>
                <w:b/>
                <w:bCs/>
                <w:sz w:val="20"/>
                <w:szCs w:val="20"/>
              </w:rPr>
            </w:pPr>
            <w:r w:rsidRPr="00A5746B">
              <w:rPr>
                <w:b/>
                <w:bCs/>
                <w:sz w:val="20"/>
                <w:szCs w:val="20"/>
              </w:rPr>
              <w:t> </w:t>
            </w:r>
          </w:p>
        </w:tc>
        <w:tc>
          <w:tcPr>
            <w:tcW w:w="377" w:type="pct"/>
            <w:shd w:val="clear" w:color="auto" w:fill="auto"/>
            <w:vAlign w:val="center"/>
          </w:tcPr>
          <w:p w:rsidR="00354E62" w:rsidRPr="00A5746B" w:rsidRDefault="00354E62">
            <w:pPr>
              <w:rPr>
                <w:b/>
                <w:bCs/>
                <w:sz w:val="20"/>
                <w:szCs w:val="20"/>
              </w:rPr>
            </w:pPr>
            <w:r w:rsidRPr="00A5746B">
              <w:rPr>
                <w:b/>
                <w:bCs/>
                <w:sz w:val="20"/>
                <w:szCs w:val="20"/>
              </w:rPr>
              <w:t> </w:t>
            </w:r>
          </w:p>
        </w:tc>
        <w:tc>
          <w:tcPr>
            <w:tcW w:w="377" w:type="pct"/>
            <w:shd w:val="clear" w:color="auto" w:fill="auto"/>
            <w:vAlign w:val="center"/>
          </w:tcPr>
          <w:p w:rsidR="00354E62" w:rsidRPr="00A5746B" w:rsidRDefault="00354E62">
            <w:pPr>
              <w:rPr>
                <w:b/>
                <w:bCs/>
                <w:sz w:val="20"/>
                <w:szCs w:val="20"/>
              </w:rPr>
            </w:pPr>
            <w:r w:rsidRPr="00A5746B">
              <w:rPr>
                <w:b/>
                <w:bCs/>
                <w:sz w:val="20"/>
                <w:szCs w:val="20"/>
              </w:rPr>
              <w:t> </w:t>
            </w:r>
          </w:p>
        </w:tc>
        <w:tc>
          <w:tcPr>
            <w:tcW w:w="377" w:type="pct"/>
            <w:shd w:val="clear" w:color="auto" w:fill="auto"/>
            <w:vAlign w:val="center"/>
          </w:tcPr>
          <w:p w:rsidR="00354E62" w:rsidRPr="00A5746B" w:rsidRDefault="00354E62">
            <w:pPr>
              <w:rPr>
                <w:b/>
                <w:bCs/>
                <w:sz w:val="20"/>
                <w:szCs w:val="20"/>
              </w:rPr>
            </w:pPr>
            <w:r w:rsidRPr="00A5746B">
              <w:rPr>
                <w:b/>
                <w:bCs/>
                <w:sz w:val="20"/>
                <w:szCs w:val="20"/>
              </w:rPr>
              <w:t> </w:t>
            </w:r>
          </w:p>
        </w:tc>
        <w:tc>
          <w:tcPr>
            <w:tcW w:w="377" w:type="pct"/>
            <w:shd w:val="clear" w:color="auto" w:fill="auto"/>
            <w:vAlign w:val="center"/>
          </w:tcPr>
          <w:p w:rsidR="00354E62" w:rsidRPr="00A5746B" w:rsidRDefault="00354E62">
            <w:pPr>
              <w:rPr>
                <w:b/>
                <w:bCs/>
                <w:sz w:val="20"/>
                <w:szCs w:val="20"/>
              </w:rPr>
            </w:pPr>
            <w:r w:rsidRPr="00A5746B">
              <w:rPr>
                <w:b/>
                <w:bCs/>
                <w:sz w:val="20"/>
                <w:szCs w:val="20"/>
              </w:rPr>
              <w:t> </w:t>
            </w:r>
          </w:p>
        </w:tc>
        <w:tc>
          <w:tcPr>
            <w:tcW w:w="377" w:type="pct"/>
            <w:shd w:val="clear" w:color="auto" w:fill="auto"/>
            <w:vAlign w:val="center"/>
          </w:tcPr>
          <w:p w:rsidR="00354E62" w:rsidRPr="00A5746B" w:rsidRDefault="00354E62">
            <w:pPr>
              <w:rPr>
                <w:b/>
                <w:bCs/>
                <w:sz w:val="20"/>
                <w:szCs w:val="20"/>
              </w:rPr>
            </w:pPr>
            <w:r w:rsidRPr="00A5746B">
              <w:rPr>
                <w:b/>
                <w:bCs/>
                <w:sz w:val="20"/>
                <w:szCs w:val="20"/>
              </w:rPr>
              <w:t> </w:t>
            </w:r>
          </w:p>
        </w:tc>
        <w:tc>
          <w:tcPr>
            <w:tcW w:w="377" w:type="pct"/>
            <w:shd w:val="clear" w:color="auto" w:fill="auto"/>
            <w:vAlign w:val="center"/>
          </w:tcPr>
          <w:p w:rsidR="00354E62" w:rsidRPr="00A5746B" w:rsidRDefault="00354E62">
            <w:pPr>
              <w:rPr>
                <w:b/>
                <w:bCs/>
                <w:sz w:val="20"/>
                <w:szCs w:val="20"/>
              </w:rPr>
            </w:pPr>
            <w:r w:rsidRPr="00A5746B">
              <w:rPr>
                <w:b/>
                <w:bCs/>
                <w:sz w:val="20"/>
                <w:szCs w:val="20"/>
              </w:rPr>
              <w:t> </w:t>
            </w:r>
          </w:p>
        </w:tc>
        <w:tc>
          <w:tcPr>
            <w:tcW w:w="381" w:type="pct"/>
            <w:vAlign w:val="bottom"/>
          </w:tcPr>
          <w:p w:rsidR="00354E62" w:rsidRPr="00A5746B" w:rsidRDefault="00354E62">
            <w:pPr>
              <w:rPr>
                <w:rFonts w:ascii="Calibri" w:hAnsi="Calibri" w:cs="Calibri"/>
                <w:sz w:val="22"/>
              </w:rPr>
            </w:pP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15.1</w:t>
            </w:r>
          </w:p>
        </w:tc>
        <w:tc>
          <w:tcPr>
            <w:tcW w:w="1192" w:type="pct"/>
            <w:shd w:val="clear" w:color="auto" w:fill="auto"/>
            <w:vAlign w:val="center"/>
          </w:tcPr>
          <w:p w:rsidR="00354E62" w:rsidRPr="00A5746B" w:rsidRDefault="00354E62" w:rsidP="00EC2167">
            <w:pPr>
              <w:jc w:val="left"/>
              <w:rPr>
                <w:rFonts w:eastAsia="Times New Roman"/>
                <w:sz w:val="22"/>
                <w:lang w:eastAsia="ru-RU"/>
              </w:rPr>
            </w:pPr>
            <w:r w:rsidRPr="00A5746B">
              <w:rPr>
                <w:rFonts w:eastAsia="Times New Roman"/>
                <w:sz w:val="22"/>
                <w:lang w:eastAsia="ru-RU"/>
              </w:rPr>
              <w:t>Вид топлива</w:t>
            </w:r>
          </w:p>
        </w:tc>
        <w:tc>
          <w:tcPr>
            <w:tcW w:w="414" w:type="pct"/>
            <w:shd w:val="clear" w:color="auto" w:fill="auto"/>
            <w:vAlign w:val="center"/>
          </w:tcPr>
          <w:p w:rsidR="00354E62" w:rsidRPr="00A5746B" w:rsidRDefault="00354E62" w:rsidP="00EC2167">
            <w:pPr>
              <w:jc w:val="left"/>
              <w:rPr>
                <w:rFonts w:eastAsia="Times New Roman"/>
                <w:sz w:val="22"/>
                <w:lang w:eastAsia="ru-RU"/>
              </w:rPr>
            </w:pPr>
            <w:r w:rsidRPr="00A5746B">
              <w:rPr>
                <w:rFonts w:eastAsia="Times New Roman"/>
                <w:sz w:val="22"/>
                <w:lang w:eastAsia="ru-RU"/>
              </w:rPr>
              <w:t> </w:t>
            </w:r>
          </w:p>
        </w:tc>
        <w:tc>
          <w:tcPr>
            <w:tcW w:w="476" w:type="pct"/>
            <w:shd w:val="clear" w:color="auto" w:fill="auto"/>
            <w:vAlign w:val="center"/>
          </w:tcPr>
          <w:p w:rsidR="00354E62" w:rsidRPr="00A5746B" w:rsidRDefault="00354E62">
            <w:pPr>
              <w:rPr>
                <w:sz w:val="20"/>
                <w:szCs w:val="20"/>
              </w:rPr>
            </w:pPr>
            <w:r w:rsidRPr="00A5746B">
              <w:rPr>
                <w:sz w:val="20"/>
                <w:szCs w:val="20"/>
              </w:rPr>
              <w:t>уголь</w:t>
            </w:r>
          </w:p>
        </w:tc>
        <w:tc>
          <w:tcPr>
            <w:tcW w:w="377" w:type="pct"/>
            <w:shd w:val="clear" w:color="auto" w:fill="auto"/>
            <w:vAlign w:val="center"/>
          </w:tcPr>
          <w:p w:rsidR="00354E62" w:rsidRPr="00A5746B" w:rsidRDefault="00354E62">
            <w:pPr>
              <w:rPr>
                <w:sz w:val="20"/>
                <w:szCs w:val="20"/>
              </w:rPr>
            </w:pPr>
            <w:r w:rsidRPr="00A5746B">
              <w:rPr>
                <w:sz w:val="20"/>
                <w:szCs w:val="20"/>
              </w:rPr>
              <w:t>уголь</w:t>
            </w:r>
          </w:p>
        </w:tc>
        <w:tc>
          <w:tcPr>
            <w:tcW w:w="377" w:type="pct"/>
            <w:shd w:val="clear" w:color="auto" w:fill="auto"/>
            <w:vAlign w:val="center"/>
          </w:tcPr>
          <w:p w:rsidR="00354E62" w:rsidRPr="00A5746B" w:rsidRDefault="00354E62">
            <w:pPr>
              <w:rPr>
                <w:sz w:val="20"/>
                <w:szCs w:val="20"/>
              </w:rPr>
            </w:pPr>
            <w:r w:rsidRPr="00A5746B">
              <w:rPr>
                <w:sz w:val="20"/>
                <w:szCs w:val="20"/>
              </w:rPr>
              <w:t>уголь</w:t>
            </w:r>
          </w:p>
        </w:tc>
        <w:tc>
          <w:tcPr>
            <w:tcW w:w="377" w:type="pct"/>
            <w:shd w:val="clear" w:color="auto" w:fill="auto"/>
            <w:vAlign w:val="center"/>
          </w:tcPr>
          <w:p w:rsidR="00354E62" w:rsidRPr="00A5746B" w:rsidRDefault="00354E62">
            <w:pPr>
              <w:rPr>
                <w:sz w:val="20"/>
                <w:szCs w:val="20"/>
              </w:rPr>
            </w:pPr>
            <w:r w:rsidRPr="00A5746B">
              <w:rPr>
                <w:sz w:val="20"/>
                <w:szCs w:val="20"/>
              </w:rPr>
              <w:t>уголь</w:t>
            </w:r>
          </w:p>
        </w:tc>
        <w:tc>
          <w:tcPr>
            <w:tcW w:w="377" w:type="pct"/>
            <w:shd w:val="clear" w:color="auto" w:fill="auto"/>
            <w:vAlign w:val="center"/>
          </w:tcPr>
          <w:p w:rsidR="00354E62" w:rsidRPr="00A5746B" w:rsidRDefault="00354E62">
            <w:pPr>
              <w:rPr>
                <w:sz w:val="20"/>
                <w:szCs w:val="20"/>
              </w:rPr>
            </w:pPr>
            <w:r w:rsidRPr="00A5746B">
              <w:rPr>
                <w:sz w:val="20"/>
                <w:szCs w:val="20"/>
              </w:rPr>
              <w:t>уголь</w:t>
            </w:r>
          </w:p>
        </w:tc>
        <w:tc>
          <w:tcPr>
            <w:tcW w:w="377" w:type="pct"/>
            <w:shd w:val="clear" w:color="auto" w:fill="auto"/>
            <w:vAlign w:val="center"/>
          </w:tcPr>
          <w:p w:rsidR="00354E62" w:rsidRPr="00A5746B" w:rsidRDefault="00354E62">
            <w:pPr>
              <w:rPr>
                <w:sz w:val="20"/>
                <w:szCs w:val="20"/>
              </w:rPr>
            </w:pPr>
            <w:r w:rsidRPr="00A5746B">
              <w:rPr>
                <w:sz w:val="20"/>
                <w:szCs w:val="20"/>
              </w:rPr>
              <w:t>уголь</w:t>
            </w:r>
          </w:p>
        </w:tc>
        <w:tc>
          <w:tcPr>
            <w:tcW w:w="377" w:type="pct"/>
            <w:shd w:val="clear" w:color="auto" w:fill="auto"/>
            <w:vAlign w:val="center"/>
          </w:tcPr>
          <w:p w:rsidR="00354E62" w:rsidRPr="00A5746B" w:rsidRDefault="00354E62">
            <w:pPr>
              <w:rPr>
                <w:sz w:val="20"/>
                <w:szCs w:val="20"/>
              </w:rPr>
            </w:pPr>
            <w:r w:rsidRPr="00A5746B">
              <w:rPr>
                <w:sz w:val="20"/>
                <w:szCs w:val="20"/>
              </w:rPr>
              <w:t>уголь</w:t>
            </w:r>
          </w:p>
        </w:tc>
        <w:tc>
          <w:tcPr>
            <w:tcW w:w="381" w:type="pct"/>
            <w:vAlign w:val="center"/>
          </w:tcPr>
          <w:p w:rsidR="00354E62" w:rsidRPr="00A5746B" w:rsidRDefault="00354E62">
            <w:pPr>
              <w:rPr>
                <w:sz w:val="20"/>
                <w:szCs w:val="20"/>
              </w:rPr>
            </w:pPr>
            <w:r w:rsidRPr="00A5746B">
              <w:rPr>
                <w:sz w:val="20"/>
                <w:szCs w:val="20"/>
              </w:rPr>
              <w:t>уголь</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15.2</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расход натурального топлива</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тыс.тн</w:t>
            </w:r>
          </w:p>
        </w:tc>
        <w:tc>
          <w:tcPr>
            <w:tcW w:w="476" w:type="pct"/>
            <w:shd w:val="clear" w:color="auto" w:fill="auto"/>
            <w:vAlign w:val="center"/>
          </w:tcPr>
          <w:p w:rsidR="00354E62" w:rsidRPr="00A5746B" w:rsidRDefault="00354E62">
            <w:pPr>
              <w:jc w:val="center"/>
              <w:rPr>
                <w:sz w:val="20"/>
                <w:szCs w:val="20"/>
              </w:rPr>
            </w:pPr>
            <w:r w:rsidRPr="00A5746B">
              <w:rPr>
                <w:sz w:val="20"/>
                <w:szCs w:val="20"/>
              </w:rPr>
              <w:t>181,4</w:t>
            </w:r>
          </w:p>
        </w:tc>
        <w:tc>
          <w:tcPr>
            <w:tcW w:w="377" w:type="pct"/>
            <w:shd w:val="clear" w:color="auto" w:fill="auto"/>
            <w:vAlign w:val="center"/>
          </w:tcPr>
          <w:p w:rsidR="00354E62" w:rsidRPr="00A5746B" w:rsidRDefault="00354E62">
            <w:pPr>
              <w:jc w:val="center"/>
              <w:rPr>
                <w:sz w:val="20"/>
                <w:szCs w:val="20"/>
              </w:rPr>
            </w:pPr>
            <w:r w:rsidRPr="00A5746B">
              <w:rPr>
                <w:sz w:val="20"/>
                <w:szCs w:val="20"/>
              </w:rPr>
              <w:t>195,6</w:t>
            </w:r>
          </w:p>
        </w:tc>
        <w:tc>
          <w:tcPr>
            <w:tcW w:w="377" w:type="pct"/>
            <w:shd w:val="clear" w:color="auto" w:fill="auto"/>
            <w:vAlign w:val="center"/>
          </w:tcPr>
          <w:p w:rsidR="00354E62" w:rsidRPr="00A5746B" w:rsidRDefault="00354E62">
            <w:pPr>
              <w:jc w:val="center"/>
              <w:rPr>
                <w:sz w:val="20"/>
                <w:szCs w:val="20"/>
              </w:rPr>
            </w:pPr>
            <w:r w:rsidRPr="00A5746B">
              <w:rPr>
                <w:sz w:val="20"/>
                <w:szCs w:val="20"/>
              </w:rPr>
              <w:t>195,5</w:t>
            </w:r>
          </w:p>
        </w:tc>
        <w:tc>
          <w:tcPr>
            <w:tcW w:w="377" w:type="pct"/>
            <w:shd w:val="clear" w:color="auto" w:fill="auto"/>
            <w:vAlign w:val="center"/>
          </w:tcPr>
          <w:p w:rsidR="00354E62" w:rsidRPr="00A5746B" w:rsidRDefault="00354E62">
            <w:pPr>
              <w:jc w:val="center"/>
              <w:rPr>
                <w:sz w:val="20"/>
                <w:szCs w:val="20"/>
              </w:rPr>
            </w:pPr>
            <w:r w:rsidRPr="00A5746B">
              <w:rPr>
                <w:sz w:val="20"/>
                <w:szCs w:val="20"/>
              </w:rPr>
              <w:t>195,4</w:t>
            </w:r>
          </w:p>
        </w:tc>
        <w:tc>
          <w:tcPr>
            <w:tcW w:w="377" w:type="pct"/>
            <w:shd w:val="clear" w:color="auto" w:fill="auto"/>
            <w:vAlign w:val="center"/>
          </w:tcPr>
          <w:p w:rsidR="00354E62" w:rsidRPr="00A5746B" w:rsidRDefault="00354E62">
            <w:pPr>
              <w:jc w:val="center"/>
              <w:rPr>
                <w:sz w:val="20"/>
                <w:szCs w:val="20"/>
              </w:rPr>
            </w:pPr>
            <w:r w:rsidRPr="00A5746B">
              <w:rPr>
                <w:sz w:val="20"/>
                <w:szCs w:val="20"/>
              </w:rPr>
              <w:t>195,3</w:t>
            </w:r>
          </w:p>
        </w:tc>
        <w:tc>
          <w:tcPr>
            <w:tcW w:w="377" w:type="pct"/>
            <w:shd w:val="clear" w:color="auto" w:fill="auto"/>
            <w:vAlign w:val="center"/>
          </w:tcPr>
          <w:p w:rsidR="00354E62" w:rsidRPr="00A5746B" w:rsidRDefault="00354E62">
            <w:pPr>
              <w:jc w:val="center"/>
              <w:rPr>
                <w:sz w:val="20"/>
                <w:szCs w:val="20"/>
              </w:rPr>
            </w:pPr>
            <w:r w:rsidRPr="00A5746B">
              <w:rPr>
                <w:sz w:val="20"/>
                <w:szCs w:val="20"/>
              </w:rPr>
              <w:t>195,1</w:t>
            </w:r>
          </w:p>
        </w:tc>
        <w:tc>
          <w:tcPr>
            <w:tcW w:w="377" w:type="pct"/>
            <w:shd w:val="clear" w:color="auto" w:fill="auto"/>
            <w:vAlign w:val="center"/>
          </w:tcPr>
          <w:p w:rsidR="00354E62" w:rsidRPr="00A5746B" w:rsidRDefault="00354E62">
            <w:pPr>
              <w:jc w:val="center"/>
              <w:rPr>
                <w:sz w:val="20"/>
                <w:szCs w:val="20"/>
              </w:rPr>
            </w:pPr>
            <w:r w:rsidRPr="00A5746B">
              <w:rPr>
                <w:sz w:val="20"/>
                <w:szCs w:val="20"/>
              </w:rPr>
              <w:t>195,0</w:t>
            </w:r>
          </w:p>
        </w:tc>
        <w:tc>
          <w:tcPr>
            <w:tcW w:w="381" w:type="pct"/>
            <w:vAlign w:val="center"/>
          </w:tcPr>
          <w:p w:rsidR="00354E62" w:rsidRPr="00A5746B" w:rsidRDefault="00354E62">
            <w:pPr>
              <w:jc w:val="center"/>
              <w:rPr>
                <w:sz w:val="20"/>
                <w:szCs w:val="20"/>
              </w:rPr>
            </w:pPr>
            <w:r w:rsidRPr="00A5746B">
              <w:rPr>
                <w:sz w:val="20"/>
                <w:szCs w:val="20"/>
              </w:rPr>
              <w:t>194,9</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15.3</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(основное топливо)</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т.у.т.</w:t>
            </w:r>
          </w:p>
        </w:tc>
        <w:tc>
          <w:tcPr>
            <w:tcW w:w="476" w:type="pct"/>
            <w:shd w:val="clear" w:color="auto" w:fill="auto"/>
            <w:vAlign w:val="center"/>
          </w:tcPr>
          <w:p w:rsidR="00354E62" w:rsidRPr="00A5746B" w:rsidRDefault="00354E62">
            <w:pPr>
              <w:jc w:val="center"/>
              <w:rPr>
                <w:sz w:val="20"/>
                <w:szCs w:val="20"/>
              </w:rPr>
            </w:pPr>
            <w:r w:rsidRPr="00A5746B">
              <w:rPr>
                <w:sz w:val="20"/>
                <w:szCs w:val="20"/>
              </w:rPr>
              <w:t>136,8</w:t>
            </w:r>
          </w:p>
        </w:tc>
        <w:tc>
          <w:tcPr>
            <w:tcW w:w="377" w:type="pct"/>
            <w:shd w:val="clear" w:color="auto" w:fill="auto"/>
            <w:vAlign w:val="center"/>
          </w:tcPr>
          <w:p w:rsidR="00354E62" w:rsidRPr="00A5746B" w:rsidRDefault="00354E62">
            <w:pPr>
              <w:jc w:val="center"/>
              <w:rPr>
                <w:sz w:val="20"/>
                <w:szCs w:val="20"/>
              </w:rPr>
            </w:pPr>
            <w:r w:rsidRPr="00A5746B">
              <w:rPr>
                <w:sz w:val="20"/>
                <w:szCs w:val="20"/>
              </w:rPr>
              <w:t>147,4</w:t>
            </w:r>
          </w:p>
        </w:tc>
        <w:tc>
          <w:tcPr>
            <w:tcW w:w="377" w:type="pct"/>
            <w:shd w:val="clear" w:color="auto" w:fill="auto"/>
            <w:vAlign w:val="center"/>
          </w:tcPr>
          <w:p w:rsidR="00354E62" w:rsidRPr="00A5746B" w:rsidRDefault="00354E62">
            <w:pPr>
              <w:jc w:val="center"/>
              <w:rPr>
                <w:sz w:val="20"/>
                <w:szCs w:val="20"/>
              </w:rPr>
            </w:pPr>
            <w:r w:rsidRPr="00A5746B">
              <w:rPr>
                <w:sz w:val="20"/>
                <w:szCs w:val="20"/>
              </w:rPr>
              <w:t>147,4</w:t>
            </w:r>
          </w:p>
        </w:tc>
        <w:tc>
          <w:tcPr>
            <w:tcW w:w="377" w:type="pct"/>
            <w:shd w:val="clear" w:color="auto" w:fill="auto"/>
            <w:vAlign w:val="center"/>
          </w:tcPr>
          <w:p w:rsidR="00354E62" w:rsidRPr="00A5746B" w:rsidRDefault="00354E62">
            <w:pPr>
              <w:jc w:val="center"/>
              <w:rPr>
                <w:sz w:val="20"/>
                <w:szCs w:val="20"/>
              </w:rPr>
            </w:pPr>
            <w:r w:rsidRPr="00A5746B">
              <w:rPr>
                <w:sz w:val="20"/>
                <w:szCs w:val="20"/>
              </w:rPr>
              <w:t>147,3</w:t>
            </w:r>
          </w:p>
        </w:tc>
        <w:tc>
          <w:tcPr>
            <w:tcW w:w="377" w:type="pct"/>
            <w:shd w:val="clear" w:color="auto" w:fill="auto"/>
            <w:vAlign w:val="center"/>
          </w:tcPr>
          <w:p w:rsidR="00354E62" w:rsidRPr="00A5746B" w:rsidRDefault="00354E62">
            <w:pPr>
              <w:jc w:val="center"/>
              <w:rPr>
                <w:sz w:val="20"/>
                <w:szCs w:val="20"/>
              </w:rPr>
            </w:pPr>
            <w:r w:rsidRPr="00A5746B">
              <w:rPr>
                <w:sz w:val="20"/>
                <w:szCs w:val="20"/>
              </w:rPr>
              <w:t>147,2</w:t>
            </w:r>
          </w:p>
        </w:tc>
        <w:tc>
          <w:tcPr>
            <w:tcW w:w="377" w:type="pct"/>
            <w:shd w:val="clear" w:color="auto" w:fill="auto"/>
            <w:vAlign w:val="center"/>
          </w:tcPr>
          <w:p w:rsidR="00354E62" w:rsidRPr="00A5746B" w:rsidRDefault="00354E62">
            <w:pPr>
              <w:jc w:val="center"/>
              <w:rPr>
                <w:sz w:val="20"/>
                <w:szCs w:val="20"/>
              </w:rPr>
            </w:pPr>
            <w:r w:rsidRPr="00A5746B">
              <w:rPr>
                <w:sz w:val="20"/>
                <w:szCs w:val="20"/>
              </w:rPr>
              <w:t>147,1</w:t>
            </w:r>
          </w:p>
        </w:tc>
        <w:tc>
          <w:tcPr>
            <w:tcW w:w="377" w:type="pct"/>
            <w:shd w:val="clear" w:color="auto" w:fill="auto"/>
            <w:vAlign w:val="center"/>
          </w:tcPr>
          <w:p w:rsidR="00354E62" w:rsidRPr="00A5746B" w:rsidRDefault="00354E62">
            <w:pPr>
              <w:jc w:val="center"/>
              <w:rPr>
                <w:sz w:val="20"/>
                <w:szCs w:val="20"/>
              </w:rPr>
            </w:pPr>
            <w:r w:rsidRPr="00A5746B">
              <w:rPr>
                <w:sz w:val="20"/>
                <w:szCs w:val="20"/>
              </w:rPr>
              <w:t>147,0</w:t>
            </w:r>
          </w:p>
        </w:tc>
        <w:tc>
          <w:tcPr>
            <w:tcW w:w="381" w:type="pct"/>
            <w:vAlign w:val="center"/>
          </w:tcPr>
          <w:p w:rsidR="00354E62" w:rsidRPr="00A5746B" w:rsidRDefault="00354E62">
            <w:pPr>
              <w:jc w:val="center"/>
              <w:rPr>
                <w:sz w:val="20"/>
                <w:szCs w:val="20"/>
              </w:rPr>
            </w:pPr>
            <w:r w:rsidRPr="00A5746B">
              <w:rPr>
                <w:sz w:val="20"/>
                <w:szCs w:val="20"/>
              </w:rPr>
              <w:t>146,9</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15.4</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Выработка тепловой энергии</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Гкал</w:t>
            </w:r>
          </w:p>
        </w:tc>
        <w:tc>
          <w:tcPr>
            <w:tcW w:w="476" w:type="pct"/>
            <w:shd w:val="clear" w:color="auto" w:fill="auto"/>
            <w:vAlign w:val="center"/>
          </w:tcPr>
          <w:p w:rsidR="00354E62" w:rsidRPr="00A5746B" w:rsidRDefault="00354E62">
            <w:pPr>
              <w:jc w:val="center"/>
              <w:rPr>
                <w:sz w:val="20"/>
                <w:szCs w:val="20"/>
              </w:rPr>
            </w:pPr>
            <w:r w:rsidRPr="00A5746B">
              <w:rPr>
                <w:sz w:val="20"/>
                <w:szCs w:val="20"/>
              </w:rPr>
              <w:t>514,5</w:t>
            </w:r>
          </w:p>
        </w:tc>
        <w:tc>
          <w:tcPr>
            <w:tcW w:w="377" w:type="pct"/>
            <w:shd w:val="clear" w:color="auto" w:fill="auto"/>
            <w:vAlign w:val="center"/>
          </w:tcPr>
          <w:p w:rsidR="00354E62" w:rsidRPr="00A5746B" w:rsidRDefault="00354E62">
            <w:pPr>
              <w:jc w:val="center"/>
              <w:rPr>
                <w:sz w:val="20"/>
                <w:szCs w:val="20"/>
              </w:rPr>
            </w:pPr>
            <w:r w:rsidRPr="00A5746B">
              <w:rPr>
                <w:sz w:val="20"/>
                <w:szCs w:val="20"/>
              </w:rPr>
              <w:t>514,2</w:t>
            </w:r>
          </w:p>
        </w:tc>
        <w:tc>
          <w:tcPr>
            <w:tcW w:w="377" w:type="pct"/>
            <w:shd w:val="clear" w:color="auto" w:fill="auto"/>
            <w:vAlign w:val="center"/>
          </w:tcPr>
          <w:p w:rsidR="00354E62" w:rsidRPr="00A5746B" w:rsidRDefault="00354E62">
            <w:pPr>
              <w:jc w:val="center"/>
              <w:rPr>
                <w:sz w:val="20"/>
                <w:szCs w:val="20"/>
              </w:rPr>
            </w:pPr>
            <w:r w:rsidRPr="00A5746B">
              <w:rPr>
                <w:sz w:val="20"/>
                <w:szCs w:val="20"/>
              </w:rPr>
              <w:t>513,9</w:t>
            </w:r>
          </w:p>
        </w:tc>
        <w:tc>
          <w:tcPr>
            <w:tcW w:w="377" w:type="pct"/>
            <w:shd w:val="clear" w:color="auto" w:fill="auto"/>
            <w:vAlign w:val="center"/>
          </w:tcPr>
          <w:p w:rsidR="00354E62" w:rsidRPr="00A5746B" w:rsidRDefault="00354E62">
            <w:pPr>
              <w:jc w:val="center"/>
              <w:rPr>
                <w:sz w:val="20"/>
                <w:szCs w:val="20"/>
              </w:rPr>
            </w:pPr>
            <w:r w:rsidRPr="00A5746B">
              <w:rPr>
                <w:sz w:val="20"/>
                <w:szCs w:val="20"/>
              </w:rPr>
              <w:t>513,6</w:t>
            </w:r>
          </w:p>
        </w:tc>
        <w:tc>
          <w:tcPr>
            <w:tcW w:w="377" w:type="pct"/>
            <w:shd w:val="clear" w:color="auto" w:fill="auto"/>
            <w:vAlign w:val="center"/>
          </w:tcPr>
          <w:p w:rsidR="00354E62" w:rsidRPr="00A5746B" w:rsidRDefault="00354E62">
            <w:pPr>
              <w:jc w:val="center"/>
              <w:rPr>
                <w:sz w:val="20"/>
                <w:szCs w:val="20"/>
              </w:rPr>
            </w:pPr>
            <w:r w:rsidRPr="00A5746B">
              <w:rPr>
                <w:sz w:val="20"/>
                <w:szCs w:val="20"/>
              </w:rPr>
              <w:t>513,3</w:t>
            </w:r>
          </w:p>
        </w:tc>
        <w:tc>
          <w:tcPr>
            <w:tcW w:w="377" w:type="pct"/>
            <w:shd w:val="clear" w:color="auto" w:fill="auto"/>
            <w:vAlign w:val="center"/>
          </w:tcPr>
          <w:p w:rsidR="00354E62" w:rsidRPr="00A5746B" w:rsidRDefault="00354E62">
            <w:pPr>
              <w:jc w:val="center"/>
              <w:rPr>
                <w:sz w:val="20"/>
                <w:szCs w:val="20"/>
              </w:rPr>
            </w:pPr>
            <w:r w:rsidRPr="00A5746B">
              <w:rPr>
                <w:sz w:val="20"/>
                <w:szCs w:val="20"/>
              </w:rPr>
              <w:t>513,1</w:t>
            </w:r>
          </w:p>
        </w:tc>
        <w:tc>
          <w:tcPr>
            <w:tcW w:w="377" w:type="pct"/>
            <w:shd w:val="clear" w:color="auto" w:fill="auto"/>
            <w:vAlign w:val="center"/>
          </w:tcPr>
          <w:p w:rsidR="00354E62" w:rsidRPr="00A5746B" w:rsidRDefault="00354E62">
            <w:pPr>
              <w:jc w:val="center"/>
              <w:rPr>
                <w:sz w:val="20"/>
                <w:szCs w:val="20"/>
              </w:rPr>
            </w:pPr>
            <w:r w:rsidRPr="00A5746B">
              <w:rPr>
                <w:sz w:val="20"/>
                <w:szCs w:val="20"/>
              </w:rPr>
              <w:t>512,8</w:t>
            </w:r>
          </w:p>
        </w:tc>
        <w:tc>
          <w:tcPr>
            <w:tcW w:w="381" w:type="pct"/>
            <w:vAlign w:val="center"/>
          </w:tcPr>
          <w:p w:rsidR="00354E62" w:rsidRPr="00A5746B" w:rsidRDefault="00354E62">
            <w:pPr>
              <w:jc w:val="center"/>
              <w:rPr>
                <w:sz w:val="20"/>
                <w:szCs w:val="20"/>
              </w:rPr>
            </w:pPr>
            <w:r w:rsidRPr="00A5746B">
              <w:rPr>
                <w:sz w:val="20"/>
                <w:szCs w:val="20"/>
              </w:rPr>
              <w:t>512,5</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15.5</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Собственные и хозяйственные нужды котельной</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Гкал</w:t>
            </w:r>
          </w:p>
        </w:tc>
        <w:tc>
          <w:tcPr>
            <w:tcW w:w="476" w:type="pct"/>
            <w:shd w:val="clear" w:color="auto" w:fill="auto"/>
            <w:vAlign w:val="center"/>
          </w:tcPr>
          <w:p w:rsidR="00354E62" w:rsidRPr="00A5746B" w:rsidRDefault="00354E62">
            <w:pPr>
              <w:jc w:val="center"/>
              <w:rPr>
                <w:sz w:val="20"/>
                <w:szCs w:val="20"/>
              </w:rPr>
            </w:pPr>
            <w:r w:rsidRPr="00A5746B">
              <w:rPr>
                <w:sz w:val="20"/>
                <w:szCs w:val="20"/>
              </w:rPr>
              <w:t>26,8</w:t>
            </w:r>
          </w:p>
        </w:tc>
        <w:tc>
          <w:tcPr>
            <w:tcW w:w="377" w:type="pct"/>
            <w:shd w:val="clear" w:color="auto" w:fill="auto"/>
            <w:vAlign w:val="center"/>
          </w:tcPr>
          <w:p w:rsidR="00354E62" w:rsidRPr="00A5746B" w:rsidRDefault="00354E62">
            <w:pPr>
              <w:jc w:val="center"/>
              <w:rPr>
                <w:sz w:val="20"/>
                <w:szCs w:val="20"/>
              </w:rPr>
            </w:pPr>
            <w:r w:rsidRPr="00A5746B">
              <w:rPr>
                <w:sz w:val="20"/>
                <w:szCs w:val="20"/>
              </w:rPr>
              <w:t>26,8</w:t>
            </w:r>
          </w:p>
        </w:tc>
        <w:tc>
          <w:tcPr>
            <w:tcW w:w="377" w:type="pct"/>
            <w:shd w:val="clear" w:color="auto" w:fill="auto"/>
            <w:vAlign w:val="center"/>
          </w:tcPr>
          <w:p w:rsidR="00354E62" w:rsidRPr="00A5746B" w:rsidRDefault="00354E62">
            <w:pPr>
              <w:jc w:val="center"/>
              <w:rPr>
                <w:sz w:val="20"/>
                <w:szCs w:val="20"/>
              </w:rPr>
            </w:pPr>
            <w:r w:rsidRPr="00A5746B">
              <w:rPr>
                <w:sz w:val="20"/>
                <w:szCs w:val="20"/>
              </w:rPr>
              <w:t>26,8</w:t>
            </w:r>
          </w:p>
        </w:tc>
        <w:tc>
          <w:tcPr>
            <w:tcW w:w="377" w:type="pct"/>
            <w:shd w:val="clear" w:color="auto" w:fill="auto"/>
            <w:vAlign w:val="center"/>
          </w:tcPr>
          <w:p w:rsidR="00354E62" w:rsidRPr="00A5746B" w:rsidRDefault="00354E62">
            <w:pPr>
              <w:jc w:val="center"/>
              <w:rPr>
                <w:sz w:val="20"/>
                <w:szCs w:val="20"/>
              </w:rPr>
            </w:pPr>
            <w:r w:rsidRPr="00A5746B">
              <w:rPr>
                <w:sz w:val="20"/>
                <w:szCs w:val="20"/>
              </w:rPr>
              <w:t>26,8</w:t>
            </w:r>
          </w:p>
        </w:tc>
        <w:tc>
          <w:tcPr>
            <w:tcW w:w="377" w:type="pct"/>
            <w:shd w:val="clear" w:color="auto" w:fill="auto"/>
            <w:vAlign w:val="center"/>
          </w:tcPr>
          <w:p w:rsidR="00354E62" w:rsidRPr="00A5746B" w:rsidRDefault="00354E62">
            <w:pPr>
              <w:jc w:val="center"/>
              <w:rPr>
                <w:sz w:val="20"/>
                <w:szCs w:val="20"/>
              </w:rPr>
            </w:pPr>
            <w:r w:rsidRPr="00A5746B">
              <w:rPr>
                <w:sz w:val="20"/>
                <w:szCs w:val="20"/>
              </w:rPr>
              <w:t>26,8</w:t>
            </w:r>
          </w:p>
        </w:tc>
        <w:tc>
          <w:tcPr>
            <w:tcW w:w="377" w:type="pct"/>
            <w:shd w:val="clear" w:color="auto" w:fill="auto"/>
            <w:vAlign w:val="center"/>
          </w:tcPr>
          <w:p w:rsidR="00354E62" w:rsidRPr="00A5746B" w:rsidRDefault="00354E62">
            <w:pPr>
              <w:jc w:val="center"/>
              <w:rPr>
                <w:sz w:val="20"/>
                <w:szCs w:val="20"/>
              </w:rPr>
            </w:pPr>
            <w:r w:rsidRPr="00A5746B">
              <w:rPr>
                <w:sz w:val="20"/>
                <w:szCs w:val="20"/>
              </w:rPr>
              <w:t>26,8</w:t>
            </w:r>
          </w:p>
        </w:tc>
        <w:tc>
          <w:tcPr>
            <w:tcW w:w="377" w:type="pct"/>
            <w:shd w:val="clear" w:color="auto" w:fill="auto"/>
            <w:vAlign w:val="center"/>
          </w:tcPr>
          <w:p w:rsidR="00354E62" w:rsidRPr="00A5746B" w:rsidRDefault="00354E62">
            <w:pPr>
              <w:jc w:val="center"/>
              <w:rPr>
                <w:sz w:val="20"/>
                <w:szCs w:val="20"/>
              </w:rPr>
            </w:pPr>
            <w:r w:rsidRPr="00A5746B">
              <w:rPr>
                <w:sz w:val="20"/>
                <w:szCs w:val="20"/>
              </w:rPr>
              <w:t>26,8</w:t>
            </w:r>
          </w:p>
        </w:tc>
        <w:tc>
          <w:tcPr>
            <w:tcW w:w="381" w:type="pct"/>
            <w:vAlign w:val="center"/>
          </w:tcPr>
          <w:p w:rsidR="00354E62" w:rsidRPr="00A5746B" w:rsidRDefault="00354E62">
            <w:pPr>
              <w:jc w:val="center"/>
              <w:rPr>
                <w:sz w:val="20"/>
                <w:szCs w:val="20"/>
              </w:rPr>
            </w:pPr>
            <w:r w:rsidRPr="00A5746B">
              <w:rPr>
                <w:sz w:val="20"/>
                <w:szCs w:val="20"/>
              </w:rPr>
              <w:t>26,8</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15.6</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Тепловая энергия отпущенная в сети</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Гкал</w:t>
            </w:r>
          </w:p>
        </w:tc>
        <w:tc>
          <w:tcPr>
            <w:tcW w:w="476" w:type="pct"/>
            <w:shd w:val="clear" w:color="auto" w:fill="auto"/>
            <w:vAlign w:val="center"/>
          </w:tcPr>
          <w:p w:rsidR="00354E62" w:rsidRPr="00A5746B" w:rsidRDefault="00354E62">
            <w:pPr>
              <w:jc w:val="center"/>
              <w:rPr>
                <w:sz w:val="22"/>
              </w:rPr>
            </w:pPr>
            <w:r w:rsidRPr="00A5746B">
              <w:rPr>
                <w:sz w:val="22"/>
              </w:rPr>
              <w:t>487,7</w:t>
            </w:r>
          </w:p>
        </w:tc>
        <w:tc>
          <w:tcPr>
            <w:tcW w:w="377" w:type="pct"/>
            <w:shd w:val="clear" w:color="auto" w:fill="auto"/>
            <w:vAlign w:val="center"/>
          </w:tcPr>
          <w:p w:rsidR="00354E62" w:rsidRPr="00A5746B" w:rsidRDefault="00354E62">
            <w:pPr>
              <w:jc w:val="center"/>
              <w:rPr>
                <w:sz w:val="20"/>
                <w:szCs w:val="20"/>
              </w:rPr>
            </w:pPr>
            <w:r w:rsidRPr="00A5746B">
              <w:rPr>
                <w:sz w:val="20"/>
                <w:szCs w:val="20"/>
              </w:rPr>
              <w:t>487,4</w:t>
            </w:r>
          </w:p>
        </w:tc>
        <w:tc>
          <w:tcPr>
            <w:tcW w:w="377" w:type="pct"/>
            <w:shd w:val="clear" w:color="auto" w:fill="auto"/>
            <w:vAlign w:val="center"/>
          </w:tcPr>
          <w:p w:rsidR="00354E62" w:rsidRPr="00A5746B" w:rsidRDefault="00354E62">
            <w:pPr>
              <w:jc w:val="center"/>
              <w:rPr>
                <w:sz w:val="20"/>
                <w:szCs w:val="20"/>
              </w:rPr>
            </w:pPr>
            <w:r w:rsidRPr="00A5746B">
              <w:rPr>
                <w:sz w:val="20"/>
                <w:szCs w:val="20"/>
              </w:rPr>
              <w:t>487,1</w:t>
            </w:r>
          </w:p>
        </w:tc>
        <w:tc>
          <w:tcPr>
            <w:tcW w:w="377" w:type="pct"/>
            <w:shd w:val="clear" w:color="auto" w:fill="auto"/>
            <w:vAlign w:val="center"/>
          </w:tcPr>
          <w:p w:rsidR="00354E62" w:rsidRPr="00A5746B" w:rsidRDefault="00354E62">
            <w:pPr>
              <w:jc w:val="center"/>
              <w:rPr>
                <w:sz w:val="20"/>
                <w:szCs w:val="20"/>
              </w:rPr>
            </w:pPr>
            <w:r w:rsidRPr="00A5746B">
              <w:rPr>
                <w:sz w:val="20"/>
                <w:szCs w:val="20"/>
              </w:rPr>
              <w:t>486,8</w:t>
            </w:r>
          </w:p>
        </w:tc>
        <w:tc>
          <w:tcPr>
            <w:tcW w:w="377" w:type="pct"/>
            <w:shd w:val="clear" w:color="auto" w:fill="auto"/>
            <w:vAlign w:val="center"/>
          </w:tcPr>
          <w:p w:rsidR="00354E62" w:rsidRPr="00A5746B" w:rsidRDefault="00354E62">
            <w:pPr>
              <w:jc w:val="center"/>
              <w:rPr>
                <w:sz w:val="20"/>
                <w:szCs w:val="20"/>
              </w:rPr>
            </w:pPr>
            <w:r w:rsidRPr="00A5746B">
              <w:rPr>
                <w:sz w:val="20"/>
                <w:szCs w:val="20"/>
              </w:rPr>
              <w:t>486,6</w:t>
            </w:r>
          </w:p>
        </w:tc>
        <w:tc>
          <w:tcPr>
            <w:tcW w:w="377" w:type="pct"/>
            <w:shd w:val="clear" w:color="auto" w:fill="auto"/>
            <w:vAlign w:val="center"/>
          </w:tcPr>
          <w:p w:rsidR="00354E62" w:rsidRPr="00A5746B" w:rsidRDefault="00354E62">
            <w:pPr>
              <w:jc w:val="center"/>
              <w:rPr>
                <w:sz w:val="20"/>
                <w:szCs w:val="20"/>
              </w:rPr>
            </w:pPr>
            <w:r w:rsidRPr="00A5746B">
              <w:rPr>
                <w:sz w:val="20"/>
                <w:szCs w:val="20"/>
              </w:rPr>
              <w:t>486,3</w:t>
            </w:r>
          </w:p>
        </w:tc>
        <w:tc>
          <w:tcPr>
            <w:tcW w:w="377" w:type="pct"/>
            <w:shd w:val="clear" w:color="auto" w:fill="auto"/>
            <w:vAlign w:val="center"/>
          </w:tcPr>
          <w:p w:rsidR="00354E62" w:rsidRPr="00A5746B" w:rsidRDefault="00354E62">
            <w:pPr>
              <w:jc w:val="center"/>
              <w:rPr>
                <w:sz w:val="20"/>
                <w:szCs w:val="20"/>
              </w:rPr>
            </w:pPr>
            <w:r w:rsidRPr="00A5746B">
              <w:rPr>
                <w:sz w:val="20"/>
                <w:szCs w:val="20"/>
              </w:rPr>
              <w:t>486,0</w:t>
            </w:r>
          </w:p>
        </w:tc>
        <w:tc>
          <w:tcPr>
            <w:tcW w:w="381" w:type="pct"/>
            <w:vAlign w:val="center"/>
          </w:tcPr>
          <w:p w:rsidR="00354E62" w:rsidRPr="00A5746B" w:rsidRDefault="00354E62">
            <w:pPr>
              <w:jc w:val="center"/>
              <w:rPr>
                <w:sz w:val="20"/>
                <w:szCs w:val="20"/>
              </w:rPr>
            </w:pPr>
            <w:r w:rsidRPr="00A5746B">
              <w:rPr>
                <w:sz w:val="20"/>
                <w:szCs w:val="20"/>
              </w:rPr>
              <w:t>485,7</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15.7</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Потери тепловой сети</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Гкал</w:t>
            </w:r>
          </w:p>
        </w:tc>
        <w:tc>
          <w:tcPr>
            <w:tcW w:w="476" w:type="pct"/>
            <w:shd w:val="clear" w:color="auto" w:fill="auto"/>
            <w:vAlign w:val="center"/>
          </w:tcPr>
          <w:p w:rsidR="00354E62" w:rsidRPr="00A5746B" w:rsidRDefault="00354E62">
            <w:pPr>
              <w:jc w:val="center"/>
              <w:rPr>
                <w:sz w:val="20"/>
                <w:szCs w:val="20"/>
              </w:rPr>
            </w:pPr>
            <w:r w:rsidRPr="00A5746B">
              <w:rPr>
                <w:sz w:val="20"/>
                <w:szCs w:val="20"/>
              </w:rPr>
              <w:t>57,8</w:t>
            </w:r>
          </w:p>
        </w:tc>
        <w:tc>
          <w:tcPr>
            <w:tcW w:w="377" w:type="pct"/>
            <w:shd w:val="clear" w:color="auto" w:fill="auto"/>
            <w:vAlign w:val="center"/>
          </w:tcPr>
          <w:p w:rsidR="00354E62" w:rsidRPr="00A5746B" w:rsidRDefault="00354E62">
            <w:pPr>
              <w:jc w:val="center"/>
              <w:rPr>
                <w:sz w:val="20"/>
                <w:szCs w:val="20"/>
              </w:rPr>
            </w:pPr>
            <w:r w:rsidRPr="00A5746B">
              <w:rPr>
                <w:sz w:val="20"/>
                <w:szCs w:val="20"/>
              </w:rPr>
              <w:t>57,5</w:t>
            </w:r>
          </w:p>
        </w:tc>
        <w:tc>
          <w:tcPr>
            <w:tcW w:w="377" w:type="pct"/>
            <w:shd w:val="clear" w:color="auto" w:fill="auto"/>
            <w:vAlign w:val="center"/>
          </w:tcPr>
          <w:p w:rsidR="00354E62" w:rsidRPr="00A5746B" w:rsidRDefault="00354E62">
            <w:pPr>
              <w:jc w:val="center"/>
              <w:rPr>
                <w:sz w:val="20"/>
                <w:szCs w:val="20"/>
              </w:rPr>
            </w:pPr>
            <w:r w:rsidRPr="00A5746B">
              <w:rPr>
                <w:sz w:val="20"/>
                <w:szCs w:val="20"/>
              </w:rPr>
              <w:t>57,2</w:t>
            </w:r>
          </w:p>
        </w:tc>
        <w:tc>
          <w:tcPr>
            <w:tcW w:w="377" w:type="pct"/>
            <w:shd w:val="clear" w:color="auto" w:fill="auto"/>
            <w:vAlign w:val="center"/>
          </w:tcPr>
          <w:p w:rsidR="00354E62" w:rsidRPr="00A5746B" w:rsidRDefault="00354E62">
            <w:pPr>
              <w:jc w:val="center"/>
              <w:rPr>
                <w:sz w:val="20"/>
                <w:szCs w:val="20"/>
              </w:rPr>
            </w:pPr>
            <w:r w:rsidRPr="00A5746B">
              <w:rPr>
                <w:sz w:val="20"/>
                <w:szCs w:val="20"/>
              </w:rPr>
              <w:t>56,9</w:t>
            </w:r>
          </w:p>
        </w:tc>
        <w:tc>
          <w:tcPr>
            <w:tcW w:w="377" w:type="pct"/>
            <w:shd w:val="clear" w:color="auto" w:fill="auto"/>
            <w:vAlign w:val="center"/>
          </w:tcPr>
          <w:p w:rsidR="00354E62" w:rsidRPr="00A5746B" w:rsidRDefault="00354E62">
            <w:pPr>
              <w:jc w:val="center"/>
              <w:rPr>
                <w:sz w:val="20"/>
                <w:szCs w:val="20"/>
              </w:rPr>
            </w:pPr>
            <w:r w:rsidRPr="00A5746B">
              <w:rPr>
                <w:sz w:val="20"/>
                <w:szCs w:val="20"/>
              </w:rPr>
              <w:t>56,6</w:t>
            </w:r>
          </w:p>
        </w:tc>
        <w:tc>
          <w:tcPr>
            <w:tcW w:w="377" w:type="pct"/>
            <w:shd w:val="clear" w:color="auto" w:fill="auto"/>
            <w:vAlign w:val="center"/>
          </w:tcPr>
          <w:p w:rsidR="00354E62" w:rsidRPr="00A5746B" w:rsidRDefault="00354E62">
            <w:pPr>
              <w:jc w:val="center"/>
              <w:rPr>
                <w:sz w:val="20"/>
                <w:szCs w:val="20"/>
              </w:rPr>
            </w:pPr>
            <w:r w:rsidRPr="00A5746B">
              <w:rPr>
                <w:sz w:val="20"/>
                <w:szCs w:val="20"/>
              </w:rPr>
              <w:t>56,4</w:t>
            </w:r>
          </w:p>
        </w:tc>
        <w:tc>
          <w:tcPr>
            <w:tcW w:w="377" w:type="pct"/>
            <w:shd w:val="clear" w:color="auto" w:fill="auto"/>
            <w:vAlign w:val="center"/>
          </w:tcPr>
          <w:p w:rsidR="00354E62" w:rsidRPr="00A5746B" w:rsidRDefault="00354E62">
            <w:pPr>
              <w:jc w:val="center"/>
              <w:rPr>
                <w:sz w:val="20"/>
                <w:szCs w:val="20"/>
              </w:rPr>
            </w:pPr>
            <w:r w:rsidRPr="00A5746B">
              <w:rPr>
                <w:sz w:val="20"/>
                <w:szCs w:val="20"/>
              </w:rPr>
              <w:t>56,1</w:t>
            </w:r>
          </w:p>
        </w:tc>
        <w:tc>
          <w:tcPr>
            <w:tcW w:w="381" w:type="pct"/>
            <w:vAlign w:val="center"/>
          </w:tcPr>
          <w:p w:rsidR="00354E62" w:rsidRPr="00A5746B" w:rsidRDefault="00354E62">
            <w:pPr>
              <w:jc w:val="center"/>
              <w:rPr>
                <w:sz w:val="20"/>
                <w:szCs w:val="20"/>
              </w:rPr>
            </w:pPr>
            <w:r w:rsidRPr="00A5746B">
              <w:rPr>
                <w:sz w:val="20"/>
                <w:szCs w:val="20"/>
              </w:rPr>
              <w:t>55,8</w:t>
            </w:r>
          </w:p>
        </w:tc>
      </w:tr>
      <w:tr w:rsidR="00354E62" w:rsidRPr="00A5746B" w:rsidTr="00EC2167">
        <w:trPr>
          <w:cantSplit/>
        </w:trPr>
        <w:tc>
          <w:tcPr>
            <w:tcW w:w="274" w:type="pct"/>
            <w:vAlign w:val="bottom"/>
          </w:tcPr>
          <w:p w:rsidR="00354E62" w:rsidRPr="00A5746B" w:rsidRDefault="00354E62" w:rsidP="00EC2167">
            <w:pPr>
              <w:jc w:val="center"/>
              <w:rPr>
                <w:sz w:val="22"/>
              </w:rPr>
            </w:pP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 </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w:t>
            </w:r>
          </w:p>
        </w:tc>
        <w:tc>
          <w:tcPr>
            <w:tcW w:w="476" w:type="pct"/>
            <w:shd w:val="clear" w:color="auto" w:fill="auto"/>
            <w:vAlign w:val="center"/>
          </w:tcPr>
          <w:p w:rsidR="00354E62" w:rsidRPr="00A5746B" w:rsidRDefault="00354E62">
            <w:pPr>
              <w:jc w:val="center"/>
              <w:rPr>
                <w:sz w:val="22"/>
              </w:rPr>
            </w:pPr>
            <w:r w:rsidRPr="00A5746B">
              <w:rPr>
                <w:sz w:val="22"/>
              </w:rPr>
              <w:t>11,8</w:t>
            </w:r>
          </w:p>
        </w:tc>
        <w:tc>
          <w:tcPr>
            <w:tcW w:w="377" w:type="pct"/>
            <w:shd w:val="clear" w:color="auto" w:fill="auto"/>
            <w:vAlign w:val="center"/>
          </w:tcPr>
          <w:p w:rsidR="00354E62" w:rsidRPr="00A5746B" w:rsidRDefault="00354E62">
            <w:pPr>
              <w:jc w:val="center"/>
              <w:rPr>
                <w:sz w:val="22"/>
              </w:rPr>
            </w:pPr>
            <w:r w:rsidRPr="00A5746B">
              <w:rPr>
                <w:sz w:val="22"/>
              </w:rPr>
              <w:t>11,8</w:t>
            </w:r>
          </w:p>
        </w:tc>
        <w:tc>
          <w:tcPr>
            <w:tcW w:w="377" w:type="pct"/>
            <w:shd w:val="clear" w:color="auto" w:fill="auto"/>
            <w:vAlign w:val="center"/>
          </w:tcPr>
          <w:p w:rsidR="00354E62" w:rsidRPr="00A5746B" w:rsidRDefault="00354E62">
            <w:pPr>
              <w:jc w:val="center"/>
              <w:rPr>
                <w:sz w:val="22"/>
              </w:rPr>
            </w:pPr>
            <w:r w:rsidRPr="00A5746B">
              <w:rPr>
                <w:sz w:val="22"/>
              </w:rPr>
              <w:t>11,7</w:t>
            </w:r>
          </w:p>
        </w:tc>
        <w:tc>
          <w:tcPr>
            <w:tcW w:w="377" w:type="pct"/>
            <w:shd w:val="clear" w:color="auto" w:fill="auto"/>
            <w:vAlign w:val="center"/>
          </w:tcPr>
          <w:p w:rsidR="00354E62" w:rsidRPr="00A5746B" w:rsidRDefault="00354E62">
            <w:pPr>
              <w:jc w:val="center"/>
              <w:rPr>
                <w:sz w:val="22"/>
              </w:rPr>
            </w:pPr>
            <w:r w:rsidRPr="00A5746B">
              <w:rPr>
                <w:sz w:val="22"/>
              </w:rPr>
              <w:t>11,7</w:t>
            </w:r>
          </w:p>
        </w:tc>
        <w:tc>
          <w:tcPr>
            <w:tcW w:w="377" w:type="pct"/>
            <w:shd w:val="clear" w:color="auto" w:fill="auto"/>
            <w:vAlign w:val="center"/>
          </w:tcPr>
          <w:p w:rsidR="00354E62" w:rsidRPr="00A5746B" w:rsidRDefault="00354E62">
            <w:pPr>
              <w:jc w:val="center"/>
              <w:rPr>
                <w:sz w:val="22"/>
              </w:rPr>
            </w:pPr>
            <w:r w:rsidRPr="00A5746B">
              <w:rPr>
                <w:sz w:val="22"/>
              </w:rPr>
              <w:t>11,6</w:t>
            </w:r>
          </w:p>
        </w:tc>
        <w:tc>
          <w:tcPr>
            <w:tcW w:w="377" w:type="pct"/>
            <w:shd w:val="clear" w:color="auto" w:fill="auto"/>
            <w:vAlign w:val="center"/>
          </w:tcPr>
          <w:p w:rsidR="00354E62" w:rsidRPr="00A5746B" w:rsidRDefault="00354E62">
            <w:pPr>
              <w:jc w:val="center"/>
              <w:rPr>
                <w:sz w:val="22"/>
              </w:rPr>
            </w:pPr>
            <w:r w:rsidRPr="00A5746B">
              <w:rPr>
                <w:sz w:val="22"/>
              </w:rPr>
              <w:t>11,6</w:t>
            </w:r>
          </w:p>
        </w:tc>
        <w:tc>
          <w:tcPr>
            <w:tcW w:w="377" w:type="pct"/>
            <w:shd w:val="clear" w:color="auto" w:fill="auto"/>
            <w:vAlign w:val="center"/>
          </w:tcPr>
          <w:p w:rsidR="00354E62" w:rsidRPr="00A5746B" w:rsidRDefault="00354E62">
            <w:pPr>
              <w:jc w:val="center"/>
              <w:rPr>
                <w:sz w:val="22"/>
              </w:rPr>
            </w:pPr>
            <w:r w:rsidRPr="00A5746B">
              <w:rPr>
                <w:sz w:val="22"/>
              </w:rPr>
              <w:t>11,5</w:t>
            </w:r>
          </w:p>
        </w:tc>
        <w:tc>
          <w:tcPr>
            <w:tcW w:w="381" w:type="pct"/>
            <w:vAlign w:val="center"/>
          </w:tcPr>
          <w:p w:rsidR="00354E62" w:rsidRPr="00A5746B" w:rsidRDefault="00354E62">
            <w:pPr>
              <w:jc w:val="center"/>
              <w:rPr>
                <w:sz w:val="22"/>
              </w:rPr>
            </w:pPr>
            <w:r w:rsidRPr="00A5746B">
              <w:rPr>
                <w:sz w:val="22"/>
              </w:rPr>
              <w:t>11,5</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15.8</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Тепловая энергия отпущенная п</w:t>
            </w:r>
            <w:r w:rsidRPr="00A5746B">
              <w:rPr>
                <w:rFonts w:eastAsia="Times New Roman"/>
                <w:sz w:val="22"/>
                <w:lang w:eastAsia="ru-RU"/>
              </w:rPr>
              <w:t>о</w:t>
            </w:r>
            <w:r w:rsidRPr="00A5746B">
              <w:rPr>
                <w:rFonts w:eastAsia="Times New Roman"/>
                <w:sz w:val="22"/>
                <w:lang w:eastAsia="ru-RU"/>
              </w:rPr>
              <w:t>требителям</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Гкал</w:t>
            </w:r>
          </w:p>
        </w:tc>
        <w:tc>
          <w:tcPr>
            <w:tcW w:w="476" w:type="pct"/>
            <w:shd w:val="clear" w:color="auto" w:fill="auto"/>
            <w:vAlign w:val="center"/>
          </w:tcPr>
          <w:p w:rsidR="00354E62" w:rsidRPr="00A5746B" w:rsidRDefault="00354E62">
            <w:pPr>
              <w:jc w:val="center"/>
              <w:rPr>
                <w:sz w:val="20"/>
                <w:szCs w:val="20"/>
              </w:rPr>
            </w:pPr>
            <w:r w:rsidRPr="00A5746B">
              <w:rPr>
                <w:sz w:val="20"/>
                <w:szCs w:val="20"/>
              </w:rPr>
              <w:t>429,9</w:t>
            </w:r>
          </w:p>
        </w:tc>
        <w:tc>
          <w:tcPr>
            <w:tcW w:w="377" w:type="pct"/>
            <w:shd w:val="clear" w:color="auto" w:fill="auto"/>
            <w:vAlign w:val="center"/>
          </w:tcPr>
          <w:p w:rsidR="00354E62" w:rsidRPr="00A5746B" w:rsidRDefault="00354E62">
            <w:pPr>
              <w:jc w:val="center"/>
              <w:rPr>
                <w:sz w:val="20"/>
                <w:szCs w:val="20"/>
              </w:rPr>
            </w:pPr>
            <w:r w:rsidRPr="00A5746B">
              <w:rPr>
                <w:sz w:val="20"/>
                <w:szCs w:val="20"/>
              </w:rPr>
              <w:t>429,9</w:t>
            </w:r>
          </w:p>
        </w:tc>
        <w:tc>
          <w:tcPr>
            <w:tcW w:w="377" w:type="pct"/>
            <w:shd w:val="clear" w:color="auto" w:fill="auto"/>
            <w:vAlign w:val="center"/>
          </w:tcPr>
          <w:p w:rsidR="00354E62" w:rsidRPr="00A5746B" w:rsidRDefault="00354E62">
            <w:pPr>
              <w:jc w:val="center"/>
              <w:rPr>
                <w:sz w:val="20"/>
                <w:szCs w:val="20"/>
              </w:rPr>
            </w:pPr>
            <w:r w:rsidRPr="00A5746B">
              <w:rPr>
                <w:sz w:val="20"/>
                <w:szCs w:val="20"/>
              </w:rPr>
              <w:t>429,9</w:t>
            </w:r>
          </w:p>
        </w:tc>
        <w:tc>
          <w:tcPr>
            <w:tcW w:w="377" w:type="pct"/>
            <w:shd w:val="clear" w:color="auto" w:fill="auto"/>
            <w:vAlign w:val="center"/>
          </w:tcPr>
          <w:p w:rsidR="00354E62" w:rsidRPr="00A5746B" w:rsidRDefault="00354E62">
            <w:pPr>
              <w:jc w:val="center"/>
              <w:rPr>
                <w:sz w:val="20"/>
                <w:szCs w:val="20"/>
              </w:rPr>
            </w:pPr>
            <w:r w:rsidRPr="00A5746B">
              <w:rPr>
                <w:sz w:val="20"/>
                <w:szCs w:val="20"/>
              </w:rPr>
              <w:t>429,9</w:t>
            </w:r>
          </w:p>
        </w:tc>
        <w:tc>
          <w:tcPr>
            <w:tcW w:w="377" w:type="pct"/>
            <w:shd w:val="clear" w:color="auto" w:fill="auto"/>
            <w:vAlign w:val="center"/>
          </w:tcPr>
          <w:p w:rsidR="00354E62" w:rsidRPr="00A5746B" w:rsidRDefault="00354E62">
            <w:pPr>
              <w:jc w:val="center"/>
              <w:rPr>
                <w:sz w:val="20"/>
                <w:szCs w:val="20"/>
              </w:rPr>
            </w:pPr>
            <w:r w:rsidRPr="00A5746B">
              <w:rPr>
                <w:sz w:val="20"/>
                <w:szCs w:val="20"/>
              </w:rPr>
              <w:t>429,9</w:t>
            </w:r>
          </w:p>
        </w:tc>
        <w:tc>
          <w:tcPr>
            <w:tcW w:w="377" w:type="pct"/>
            <w:shd w:val="clear" w:color="auto" w:fill="auto"/>
            <w:vAlign w:val="center"/>
          </w:tcPr>
          <w:p w:rsidR="00354E62" w:rsidRPr="00A5746B" w:rsidRDefault="00354E62">
            <w:pPr>
              <w:jc w:val="center"/>
              <w:rPr>
                <w:sz w:val="20"/>
                <w:szCs w:val="20"/>
              </w:rPr>
            </w:pPr>
            <w:r w:rsidRPr="00A5746B">
              <w:rPr>
                <w:sz w:val="20"/>
                <w:szCs w:val="20"/>
              </w:rPr>
              <w:t>429,9</w:t>
            </w:r>
          </w:p>
        </w:tc>
        <w:tc>
          <w:tcPr>
            <w:tcW w:w="377" w:type="pct"/>
            <w:shd w:val="clear" w:color="auto" w:fill="auto"/>
            <w:vAlign w:val="center"/>
          </w:tcPr>
          <w:p w:rsidR="00354E62" w:rsidRPr="00A5746B" w:rsidRDefault="00354E62">
            <w:pPr>
              <w:jc w:val="center"/>
              <w:rPr>
                <w:sz w:val="20"/>
                <w:szCs w:val="20"/>
              </w:rPr>
            </w:pPr>
            <w:r w:rsidRPr="00A5746B">
              <w:rPr>
                <w:sz w:val="20"/>
                <w:szCs w:val="20"/>
              </w:rPr>
              <w:t>429,9</w:t>
            </w:r>
          </w:p>
        </w:tc>
        <w:tc>
          <w:tcPr>
            <w:tcW w:w="381" w:type="pct"/>
            <w:vAlign w:val="center"/>
          </w:tcPr>
          <w:p w:rsidR="00354E62" w:rsidRPr="00A5746B" w:rsidRDefault="00354E62">
            <w:pPr>
              <w:jc w:val="center"/>
              <w:rPr>
                <w:sz w:val="20"/>
                <w:szCs w:val="20"/>
              </w:rPr>
            </w:pPr>
            <w:r w:rsidRPr="00A5746B">
              <w:rPr>
                <w:sz w:val="20"/>
                <w:szCs w:val="20"/>
              </w:rPr>
              <w:t>429,9</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15.9</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УРУТ на отпуск тепловой энергии</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кг.у.т/Гкал</w:t>
            </w:r>
          </w:p>
        </w:tc>
        <w:tc>
          <w:tcPr>
            <w:tcW w:w="476" w:type="pct"/>
            <w:shd w:val="clear" w:color="auto" w:fill="auto"/>
            <w:vAlign w:val="center"/>
          </w:tcPr>
          <w:p w:rsidR="00354E62" w:rsidRPr="00A5746B" w:rsidRDefault="00354E62">
            <w:pPr>
              <w:jc w:val="center"/>
              <w:rPr>
                <w:sz w:val="20"/>
                <w:szCs w:val="20"/>
              </w:rPr>
            </w:pPr>
            <w:r w:rsidRPr="00A5746B">
              <w:rPr>
                <w:sz w:val="20"/>
                <w:szCs w:val="20"/>
              </w:rPr>
              <w:t>204,1</w:t>
            </w:r>
          </w:p>
        </w:tc>
        <w:tc>
          <w:tcPr>
            <w:tcW w:w="377" w:type="pct"/>
            <w:shd w:val="clear" w:color="auto" w:fill="auto"/>
            <w:vAlign w:val="center"/>
          </w:tcPr>
          <w:p w:rsidR="00354E62" w:rsidRPr="00A5746B" w:rsidRDefault="00354E62">
            <w:pPr>
              <w:jc w:val="center"/>
              <w:rPr>
                <w:sz w:val="20"/>
                <w:szCs w:val="20"/>
              </w:rPr>
            </w:pPr>
            <w:r w:rsidRPr="00A5746B">
              <w:rPr>
                <w:sz w:val="20"/>
                <w:szCs w:val="20"/>
              </w:rPr>
              <w:t>286,7</w:t>
            </w:r>
          </w:p>
        </w:tc>
        <w:tc>
          <w:tcPr>
            <w:tcW w:w="377" w:type="pct"/>
            <w:shd w:val="clear" w:color="auto" w:fill="auto"/>
            <w:vAlign w:val="center"/>
          </w:tcPr>
          <w:p w:rsidR="00354E62" w:rsidRPr="00A5746B" w:rsidRDefault="00354E62">
            <w:pPr>
              <w:jc w:val="center"/>
              <w:rPr>
                <w:sz w:val="20"/>
                <w:szCs w:val="20"/>
              </w:rPr>
            </w:pPr>
            <w:r w:rsidRPr="00A5746B">
              <w:rPr>
                <w:sz w:val="20"/>
                <w:szCs w:val="20"/>
              </w:rPr>
              <w:t>286,7</w:t>
            </w:r>
          </w:p>
        </w:tc>
        <w:tc>
          <w:tcPr>
            <w:tcW w:w="377" w:type="pct"/>
            <w:shd w:val="clear" w:color="auto" w:fill="auto"/>
            <w:vAlign w:val="center"/>
          </w:tcPr>
          <w:p w:rsidR="00354E62" w:rsidRPr="00A5746B" w:rsidRDefault="00354E62">
            <w:pPr>
              <w:jc w:val="center"/>
              <w:rPr>
                <w:sz w:val="20"/>
                <w:szCs w:val="20"/>
              </w:rPr>
            </w:pPr>
            <w:r w:rsidRPr="00A5746B">
              <w:rPr>
                <w:sz w:val="20"/>
                <w:szCs w:val="20"/>
              </w:rPr>
              <w:t>286,7</w:t>
            </w:r>
          </w:p>
        </w:tc>
        <w:tc>
          <w:tcPr>
            <w:tcW w:w="377" w:type="pct"/>
            <w:shd w:val="clear" w:color="auto" w:fill="auto"/>
            <w:vAlign w:val="center"/>
          </w:tcPr>
          <w:p w:rsidR="00354E62" w:rsidRPr="00A5746B" w:rsidRDefault="00354E62">
            <w:pPr>
              <w:jc w:val="center"/>
              <w:rPr>
                <w:sz w:val="20"/>
                <w:szCs w:val="20"/>
              </w:rPr>
            </w:pPr>
            <w:r w:rsidRPr="00A5746B">
              <w:rPr>
                <w:sz w:val="20"/>
                <w:szCs w:val="20"/>
              </w:rPr>
              <w:t>286,7</w:t>
            </w:r>
          </w:p>
        </w:tc>
        <w:tc>
          <w:tcPr>
            <w:tcW w:w="377" w:type="pct"/>
            <w:shd w:val="clear" w:color="auto" w:fill="auto"/>
            <w:vAlign w:val="center"/>
          </w:tcPr>
          <w:p w:rsidR="00354E62" w:rsidRPr="00A5746B" w:rsidRDefault="00354E62">
            <w:pPr>
              <w:jc w:val="center"/>
              <w:rPr>
                <w:sz w:val="20"/>
                <w:szCs w:val="20"/>
              </w:rPr>
            </w:pPr>
            <w:r w:rsidRPr="00A5746B">
              <w:rPr>
                <w:sz w:val="20"/>
                <w:szCs w:val="20"/>
              </w:rPr>
              <w:t>286,7</w:t>
            </w:r>
          </w:p>
        </w:tc>
        <w:tc>
          <w:tcPr>
            <w:tcW w:w="377" w:type="pct"/>
            <w:shd w:val="clear" w:color="auto" w:fill="auto"/>
            <w:vAlign w:val="center"/>
          </w:tcPr>
          <w:p w:rsidR="00354E62" w:rsidRPr="00A5746B" w:rsidRDefault="00354E62">
            <w:pPr>
              <w:jc w:val="center"/>
              <w:rPr>
                <w:sz w:val="20"/>
                <w:szCs w:val="20"/>
              </w:rPr>
            </w:pPr>
            <w:r w:rsidRPr="00A5746B">
              <w:rPr>
                <w:sz w:val="20"/>
                <w:szCs w:val="20"/>
              </w:rPr>
              <w:t>286,7</w:t>
            </w:r>
          </w:p>
        </w:tc>
        <w:tc>
          <w:tcPr>
            <w:tcW w:w="381" w:type="pct"/>
            <w:vAlign w:val="center"/>
          </w:tcPr>
          <w:p w:rsidR="00354E62" w:rsidRPr="00A5746B" w:rsidRDefault="00354E62">
            <w:pPr>
              <w:jc w:val="center"/>
              <w:rPr>
                <w:sz w:val="20"/>
                <w:szCs w:val="20"/>
              </w:rPr>
            </w:pPr>
            <w:r w:rsidRPr="00A5746B">
              <w:rPr>
                <w:sz w:val="20"/>
                <w:szCs w:val="20"/>
              </w:rPr>
              <w:t>286,7</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15.10</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Средневзвешенный КПД котел</w:t>
            </w:r>
            <w:r w:rsidRPr="00A5746B">
              <w:rPr>
                <w:rFonts w:eastAsia="Times New Roman"/>
                <w:sz w:val="22"/>
                <w:lang w:eastAsia="ru-RU"/>
              </w:rPr>
              <w:t>ь</w:t>
            </w:r>
            <w:r w:rsidRPr="00A5746B">
              <w:rPr>
                <w:rFonts w:eastAsia="Times New Roman"/>
                <w:sz w:val="22"/>
                <w:lang w:eastAsia="ru-RU"/>
              </w:rPr>
              <w:t>ной</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w:t>
            </w:r>
          </w:p>
        </w:tc>
        <w:tc>
          <w:tcPr>
            <w:tcW w:w="476" w:type="pct"/>
            <w:shd w:val="clear" w:color="auto" w:fill="auto"/>
            <w:vAlign w:val="center"/>
          </w:tcPr>
          <w:p w:rsidR="00354E62" w:rsidRPr="00A5746B" w:rsidRDefault="00354E62">
            <w:pPr>
              <w:jc w:val="center"/>
              <w:rPr>
                <w:sz w:val="20"/>
                <w:szCs w:val="20"/>
              </w:rPr>
            </w:pPr>
            <w:r w:rsidRPr="00A5746B">
              <w:rPr>
                <w:sz w:val="20"/>
                <w:szCs w:val="20"/>
              </w:rPr>
              <w:t>70,1</w:t>
            </w:r>
          </w:p>
        </w:tc>
        <w:tc>
          <w:tcPr>
            <w:tcW w:w="377" w:type="pct"/>
            <w:shd w:val="clear" w:color="auto" w:fill="auto"/>
            <w:vAlign w:val="center"/>
          </w:tcPr>
          <w:p w:rsidR="00354E62" w:rsidRPr="00A5746B" w:rsidRDefault="00354E62">
            <w:pPr>
              <w:jc w:val="center"/>
              <w:rPr>
                <w:sz w:val="20"/>
                <w:szCs w:val="20"/>
              </w:rPr>
            </w:pPr>
            <w:r w:rsidRPr="00A5746B">
              <w:rPr>
                <w:sz w:val="20"/>
                <w:szCs w:val="20"/>
              </w:rPr>
              <w:t>49,9</w:t>
            </w:r>
          </w:p>
        </w:tc>
        <w:tc>
          <w:tcPr>
            <w:tcW w:w="377" w:type="pct"/>
            <w:shd w:val="clear" w:color="auto" w:fill="auto"/>
            <w:vAlign w:val="center"/>
          </w:tcPr>
          <w:p w:rsidR="00354E62" w:rsidRPr="00A5746B" w:rsidRDefault="00354E62">
            <w:pPr>
              <w:jc w:val="center"/>
              <w:rPr>
                <w:sz w:val="20"/>
                <w:szCs w:val="20"/>
              </w:rPr>
            </w:pPr>
            <w:r w:rsidRPr="00A5746B">
              <w:rPr>
                <w:sz w:val="20"/>
                <w:szCs w:val="20"/>
              </w:rPr>
              <w:t>49,9</w:t>
            </w:r>
          </w:p>
        </w:tc>
        <w:tc>
          <w:tcPr>
            <w:tcW w:w="377" w:type="pct"/>
            <w:shd w:val="clear" w:color="auto" w:fill="auto"/>
            <w:vAlign w:val="center"/>
          </w:tcPr>
          <w:p w:rsidR="00354E62" w:rsidRPr="00A5746B" w:rsidRDefault="00354E62">
            <w:pPr>
              <w:jc w:val="center"/>
              <w:rPr>
                <w:sz w:val="20"/>
                <w:szCs w:val="20"/>
              </w:rPr>
            </w:pPr>
            <w:r w:rsidRPr="00A5746B">
              <w:rPr>
                <w:sz w:val="20"/>
                <w:szCs w:val="20"/>
              </w:rPr>
              <w:t>49,9</w:t>
            </w:r>
          </w:p>
        </w:tc>
        <w:tc>
          <w:tcPr>
            <w:tcW w:w="377" w:type="pct"/>
            <w:shd w:val="clear" w:color="auto" w:fill="auto"/>
            <w:vAlign w:val="center"/>
          </w:tcPr>
          <w:p w:rsidR="00354E62" w:rsidRPr="00A5746B" w:rsidRDefault="00354E62">
            <w:pPr>
              <w:jc w:val="center"/>
              <w:rPr>
                <w:sz w:val="20"/>
                <w:szCs w:val="20"/>
              </w:rPr>
            </w:pPr>
            <w:r w:rsidRPr="00A5746B">
              <w:rPr>
                <w:sz w:val="20"/>
                <w:szCs w:val="20"/>
              </w:rPr>
              <w:t>49,9</w:t>
            </w:r>
          </w:p>
        </w:tc>
        <w:tc>
          <w:tcPr>
            <w:tcW w:w="377" w:type="pct"/>
            <w:shd w:val="clear" w:color="auto" w:fill="auto"/>
            <w:vAlign w:val="center"/>
          </w:tcPr>
          <w:p w:rsidR="00354E62" w:rsidRPr="00A5746B" w:rsidRDefault="00354E62">
            <w:pPr>
              <w:jc w:val="center"/>
              <w:rPr>
                <w:sz w:val="20"/>
                <w:szCs w:val="20"/>
              </w:rPr>
            </w:pPr>
            <w:r w:rsidRPr="00A5746B">
              <w:rPr>
                <w:sz w:val="20"/>
                <w:szCs w:val="20"/>
              </w:rPr>
              <w:t>49,9</w:t>
            </w:r>
          </w:p>
        </w:tc>
        <w:tc>
          <w:tcPr>
            <w:tcW w:w="377" w:type="pct"/>
            <w:shd w:val="clear" w:color="auto" w:fill="auto"/>
            <w:vAlign w:val="center"/>
          </w:tcPr>
          <w:p w:rsidR="00354E62" w:rsidRPr="00A5746B" w:rsidRDefault="00354E62">
            <w:pPr>
              <w:jc w:val="center"/>
              <w:rPr>
                <w:sz w:val="20"/>
                <w:szCs w:val="20"/>
              </w:rPr>
            </w:pPr>
            <w:r w:rsidRPr="00A5746B">
              <w:rPr>
                <w:sz w:val="20"/>
                <w:szCs w:val="20"/>
              </w:rPr>
              <w:t>49,9</w:t>
            </w:r>
          </w:p>
        </w:tc>
        <w:tc>
          <w:tcPr>
            <w:tcW w:w="381" w:type="pct"/>
            <w:vAlign w:val="center"/>
          </w:tcPr>
          <w:p w:rsidR="00354E62" w:rsidRPr="00A5746B" w:rsidRDefault="00354E62">
            <w:pPr>
              <w:jc w:val="center"/>
              <w:rPr>
                <w:sz w:val="20"/>
                <w:szCs w:val="20"/>
              </w:rPr>
            </w:pPr>
            <w:r w:rsidRPr="00A5746B">
              <w:rPr>
                <w:sz w:val="20"/>
                <w:szCs w:val="20"/>
              </w:rPr>
              <w:t>49,9</w:t>
            </w:r>
          </w:p>
        </w:tc>
      </w:tr>
      <w:tr w:rsidR="00354E62" w:rsidRPr="00A5746B" w:rsidTr="002956A6">
        <w:trPr>
          <w:cantSplit/>
        </w:trPr>
        <w:tc>
          <w:tcPr>
            <w:tcW w:w="274" w:type="pct"/>
            <w:vAlign w:val="bottom"/>
          </w:tcPr>
          <w:p w:rsidR="00354E62" w:rsidRPr="00A5746B" w:rsidRDefault="00354E62" w:rsidP="00EC2167">
            <w:pPr>
              <w:jc w:val="center"/>
              <w:rPr>
                <w:sz w:val="22"/>
              </w:rPr>
            </w:pPr>
            <w:r w:rsidRPr="00A5746B">
              <w:rPr>
                <w:sz w:val="22"/>
              </w:rPr>
              <w:t>16</w:t>
            </w:r>
          </w:p>
        </w:tc>
        <w:tc>
          <w:tcPr>
            <w:tcW w:w="1192" w:type="pct"/>
            <w:shd w:val="clear" w:color="auto" w:fill="auto"/>
            <w:vAlign w:val="bottom"/>
          </w:tcPr>
          <w:p w:rsidR="00354E62" w:rsidRPr="00A5746B" w:rsidRDefault="00354E62" w:rsidP="00EC2167">
            <w:pPr>
              <w:jc w:val="left"/>
              <w:rPr>
                <w:rFonts w:eastAsia="Times New Roman"/>
                <w:sz w:val="22"/>
                <w:lang w:eastAsia="ru-RU"/>
              </w:rPr>
            </w:pPr>
            <w:r w:rsidRPr="00A5746B">
              <w:rPr>
                <w:rFonts w:eastAsia="Times New Roman"/>
                <w:b/>
                <w:bCs/>
                <w:sz w:val="22"/>
                <w:lang w:eastAsia="ru-RU"/>
              </w:rPr>
              <w:t>Котельная (с.Никольское, ул. Центральная, 4)</w:t>
            </w:r>
          </w:p>
        </w:tc>
        <w:tc>
          <w:tcPr>
            <w:tcW w:w="414" w:type="pct"/>
            <w:shd w:val="clear" w:color="auto" w:fill="auto"/>
            <w:vAlign w:val="center"/>
          </w:tcPr>
          <w:p w:rsidR="00354E62" w:rsidRPr="00A5746B" w:rsidRDefault="00354E62" w:rsidP="00EC2167">
            <w:pPr>
              <w:jc w:val="center"/>
              <w:rPr>
                <w:rFonts w:eastAsia="Times New Roman"/>
                <w:sz w:val="22"/>
                <w:lang w:eastAsia="ru-RU"/>
              </w:rPr>
            </w:pPr>
          </w:p>
        </w:tc>
        <w:tc>
          <w:tcPr>
            <w:tcW w:w="476" w:type="pct"/>
            <w:shd w:val="clear" w:color="auto" w:fill="auto"/>
            <w:vAlign w:val="center"/>
          </w:tcPr>
          <w:p w:rsidR="00354E62" w:rsidRPr="00A5746B" w:rsidRDefault="00354E62">
            <w:pPr>
              <w:rPr>
                <w:b/>
                <w:bCs/>
                <w:sz w:val="20"/>
                <w:szCs w:val="20"/>
              </w:rPr>
            </w:pPr>
            <w:r w:rsidRPr="00A5746B">
              <w:rPr>
                <w:b/>
                <w:bCs/>
                <w:sz w:val="20"/>
                <w:szCs w:val="20"/>
              </w:rPr>
              <w:t> </w:t>
            </w:r>
          </w:p>
        </w:tc>
        <w:tc>
          <w:tcPr>
            <w:tcW w:w="377" w:type="pct"/>
            <w:shd w:val="clear" w:color="auto" w:fill="auto"/>
            <w:vAlign w:val="center"/>
          </w:tcPr>
          <w:p w:rsidR="00354E62" w:rsidRPr="00A5746B" w:rsidRDefault="00354E62">
            <w:pPr>
              <w:rPr>
                <w:b/>
                <w:bCs/>
                <w:sz w:val="20"/>
                <w:szCs w:val="20"/>
              </w:rPr>
            </w:pPr>
            <w:r w:rsidRPr="00A5746B">
              <w:rPr>
                <w:b/>
                <w:bCs/>
                <w:sz w:val="20"/>
                <w:szCs w:val="20"/>
              </w:rPr>
              <w:t> </w:t>
            </w:r>
          </w:p>
        </w:tc>
        <w:tc>
          <w:tcPr>
            <w:tcW w:w="377" w:type="pct"/>
            <w:shd w:val="clear" w:color="auto" w:fill="auto"/>
            <w:vAlign w:val="center"/>
          </w:tcPr>
          <w:p w:rsidR="00354E62" w:rsidRPr="00A5746B" w:rsidRDefault="00354E62">
            <w:pPr>
              <w:rPr>
                <w:b/>
                <w:bCs/>
                <w:sz w:val="20"/>
                <w:szCs w:val="20"/>
              </w:rPr>
            </w:pPr>
            <w:r w:rsidRPr="00A5746B">
              <w:rPr>
                <w:b/>
                <w:bCs/>
                <w:sz w:val="20"/>
                <w:szCs w:val="20"/>
              </w:rPr>
              <w:t> </w:t>
            </w:r>
          </w:p>
        </w:tc>
        <w:tc>
          <w:tcPr>
            <w:tcW w:w="377" w:type="pct"/>
            <w:shd w:val="clear" w:color="auto" w:fill="auto"/>
            <w:vAlign w:val="center"/>
          </w:tcPr>
          <w:p w:rsidR="00354E62" w:rsidRPr="00A5746B" w:rsidRDefault="00354E62">
            <w:pPr>
              <w:rPr>
                <w:b/>
                <w:bCs/>
                <w:sz w:val="20"/>
                <w:szCs w:val="20"/>
              </w:rPr>
            </w:pPr>
            <w:r w:rsidRPr="00A5746B">
              <w:rPr>
                <w:b/>
                <w:bCs/>
                <w:sz w:val="20"/>
                <w:szCs w:val="20"/>
              </w:rPr>
              <w:t> </w:t>
            </w:r>
          </w:p>
        </w:tc>
        <w:tc>
          <w:tcPr>
            <w:tcW w:w="377" w:type="pct"/>
            <w:shd w:val="clear" w:color="auto" w:fill="auto"/>
            <w:vAlign w:val="center"/>
          </w:tcPr>
          <w:p w:rsidR="00354E62" w:rsidRPr="00A5746B" w:rsidRDefault="00354E62">
            <w:pPr>
              <w:rPr>
                <w:b/>
                <w:bCs/>
                <w:sz w:val="20"/>
                <w:szCs w:val="20"/>
              </w:rPr>
            </w:pPr>
            <w:r w:rsidRPr="00A5746B">
              <w:rPr>
                <w:b/>
                <w:bCs/>
                <w:sz w:val="20"/>
                <w:szCs w:val="20"/>
              </w:rPr>
              <w:t> </w:t>
            </w:r>
          </w:p>
        </w:tc>
        <w:tc>
          <w:tcPr>
            <w:tcW w:w="377" w:type="pct"/>
            <w:shd w:val="clear" w:color="auto" w:fill="auto"/>
            <w:vAlign w:val="center"/>
          </w:tcPr>
          <w:p w:rsidR="00354E62" w:rsidRPr="00A5746B" w:rsidRDefault="00354E62">
            <w:pPr>
              <w:rPr>
                <w:b/>
                <w:bCs/>
                <w:sz w:val="20"/>
                <w:szCs w:val="20"/>
              </w:rPr>
            </w:pPr>
            <w:r w:rsidRPr="00A5746B">
              <w:rPr>
                <w:b/>
                <w:bCs/>
                <w:sz w:val="20"/>
                <w:szCs w:val="20"/>
              </w:rPr>
              <w:t> </w:t>
            </w:r>
          </w:p>
        </w:tc>
        <w:tc>
          <w:tcPr>
            <w:tcW w:w="377" w:type="pct"/>
            <w:shd w:val="clear" w:color="auto" w:fill="auto"/>
            <w:vAlign w:val="center"/>
          </w:tcPr>
          <w:p w:rsidR="00354E62" w:rsidRPr="00A5746B" w:rsidRDefault="00354E62">
            <w:pPr>
              <w:rPr>
                <w:b/>
                <w:bCs/>
                <w:sz w:val="20"/>
                <w:szCs w:val="20"/>
              </w:rPr>
            </w:pPr>
            <w:r w:rsidRPr="00A5746B">
              <w:rPr>
                <w:b/>
                <w:bCs/>
                <w:sz w:val="20"/>
                <w:szCs w:val="20"/>
              </w:rPr>
              <w:t> </w:t>
            </w:r>
          </w:p>
        </w:tc>
        <w:tc>
          <w:tcPr>
            <w:tcW w:w="381" w:type="pct"/>
            <w:vAlign w:val="bottom"/>
          </w:tcPr>
          <w:p w:rsidR="00354E62" w:rsidRPr="00A5746B" w:rsidRDefault="00354E62">
            <w:pPr>
              <w:rPr>
                <w:rFonts w:ascii="Calibri" w:hAnsi="Calibri" w:cs="Calibri"/>
                <w:sz w:val="22"/>
              </w:rPr>
            </w:pP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16.1</w:t>
            </w:r>
          </w:p>
        </w:tc>
        <w:tc>
          <w:tcPr>
            <w:tcW w:w="1192" w:type="pct"/>
            <w:shd w:val="clear" w:color="auto" w:fill="auto"/>
            <w:vAlign w:val="center"/>
          </w:tcPr>
          <w:p w:rsidR="00354E62" w:rsidRPr="00A5746B" w:rsidRDefault="00354E62" w:rsidP="00EC2167">
            <w:pPr>
              <w:jc w:val="left"/>
              <w:rPr>
                <w:rFonts w:eastAsia="Times New Roman"/>
                <w:sz w:val="22"/>
                <w:lang w:eastAsia="ru-RU"/>
              </w:rPr>
            </w:pPr>
            <w:r w:rsidRPr="00A5746B">
              <w:rPr>
                <w:rFonts w:eastAsia="Times New Roman"/>
                <w:sz w:val="22"/>
                <w:lang w:eastAsia="ru-RU"/>
              </w:rPr>
              <w:t>Вид топлива</w:t>
            </w:r>
          </w:p>
        </w:tc>
        <w:tc>
          <w:tcPr>
            <w:tcW w:w="414" w:type="pct"/>
            <w:shd w:val="clear" w:color="auto" w:fill="auto"/>
            <w:vAlign w:val="center"/>
          </w:tcPr>
          <w:p w:rsidR="00354E62" w:rsidRPr="00A5746B" w:rsidRDefault="00354E62" w:rsidP="00EC2167">
            <w:pPr>
              <w:jc w:val="left"/>
              <w:rPr>
                <w:rFonts w:eastAsia="Times New Roman"/>
                <w:sz w:val="22"/>
                <w:lang w:eastAsia="ru-RU"/>
              </w:rPr>
            </w:pPr>
            <w:r w:rsidRPr="00A5746B">
              <w:rPr>
                <w:rFonts w:eastAsia="Times New Roman"/>
                <w:sz w:val="22"/>
                <w:lang w:eastAsia="ru-RU"/>
              </w:rPr>
              <w:t> </w:t>
            </w:r>
          </w:p>
        </w:tc>
        <w:tc>
          <w:tcPr>
            <w:tcW w:w="476" w:type="pct"/>
            <w:shd w:val="clear" w:color="auto" w:fill="auto"/>
            <w:vAlign w:val="center"/>
          </w:tcPr>
          <w:p w:rsidR="00354E62" w:rsidRPr="00A5746B" w:rsidRDefault="00354E62">
            <w:pPr>
              <w:rPr>
                <w:sz w:val="20"/>
                <w:szCs w:val="20"/>
              </w:rPr>
            </w:pPr>
            <w:r w:rsidRPr="00A5746B">
              <w:rPr>
                <w:sz w:val="20"/>
                <w:szCs w:val="20"/>
              </w:rPr>
              <w:t>уголь</w:t>
            </w:r>
          </w:p>
        </w:tc>
        <w:tc>
          <w:tcPr>
            <w:tcW w:w="377" w:type="pct"/>
            <w:shd w:val="clear" w:color="auto" w:fill="auto"/>
            <w:vAlign w:val="center"/>
          </w:tcPr>
          <w:p w:rsidR="00354E62" w:rsidRPr="00A5746B" w:rsidRDefault="00354E62">
            <w:pPr>
              <w:rPr>
                <w:sz w:val="20"/>
                <w:szCs w:val="20"/>
              </w:rPr>
            </w:pPr>
            <w:r w:rsidRPr="00A5746B">
              <w:rPr>
                <w:sz w:val="20"/>
                <w:szCs w:val="20"/>
              </w:rPr>
              <w:t>уголь</w:t>
            </w:r>
          </w:p>
        </w:tc>
        <w:tc>
          <w:tcPr>
            <w:tcW w:w="377" w:type="pct"/>
            <w:shd w:val="clear" w:color="auto" w:fill="auto"/>
            <w:vAlign w:val="center"/>
          </w:tcPr>
          <w:p w:rsidR="00354E62" w:rsidRPr="00A5746B" w:rsidRDefault="00354E62">
            <w:pPr>
              <w:rPr>
                <w:sz w:val="20"/>
                <w:szCs w:val="20"/>
              </w:rPr>
            </w:pPr>
            <w:r w:rsidRPr="00A5746B">
              <w:rPr>
                <w:sz w:val="20"/>
                <w:szCs w:val="20"/>
              </w:rPr>
              <w:t>уголь</w:t>
            </w:r>
          </w:p>
        </w:tc>
        <w:tc>
          <w:tcPr>
            <w:tcW w:w="377" w:type="pct"/>
            <w:shd w:val="clear" w:color="auto" w:fill="auto"/>
            <w:vAlign w:val="center"/>
          </w:tcPr>
          <w:p w:rsidR="00354E62" w:rsidRPr="00A5746B" w:rsidRDefault="00354E62">
            <w:pPr>
              <w:rPr>
                <w:sz w:val="20"/>
                <w:szCs w:val="20"/>
              </w:rPr>
            </w:pPr>
            <w:r w:rsidRPr="00A5746B">
              <w:rPr>
                <w:sz w:val="20"/>
                <w:szCs w:val="20"/>
              </w:rPr>
              <w:t>уголь</w:t>
            </w:r>
          </w:p>
        </w:tc>
        <w:tc>
          <w:tcPr>
            <w:tcW w:w="377" w:type="pct"/>
            <w:shd w:val="clear" w:color="auto" w:fill="auto"/>
            <w:vAlign w:val="center"/>
          </w:tcPr>
          <w:p w:rsidR="00354E62" w:rsidRPr="00A5746B" w:rsidRDefault="00354E62">
            <w:pPr>
              <w:rPr>
                <w:sz w:val="20"/>
                <w:szCs w:val="20"/>
              </w:rPr>
            </w:pPr>
            <w:r w:rsidRPr="00A5746B">
              <w:rPr>
                <w:sz w:val="20"/>
                <w:szCs w:val="20"/>
              </w:rPr>
              <w:t>уголь</w:t>
            </w:r>
          </w:p>
        </w:tc>
        <w:tc>
          <w:tcPr>
            <w:tcW w:w="377" w:type="pct"/>
            <w:shd w:val="clear" w:color="auto" w:fill="auto"/>
            <w:vAlign w:val="center"/>
          </w:tcPr>
          <w:p w:rsidR="00354E62" w:rsidRPr="00A5746B" w:rsidRDefault="00354E62">
            <w:pPr>
              <w:rPr>
                <w:sz w:val="20"/>
                <w:szCs w:val="20"/>
              </w:rPr>
            </w:pPr>
            <w:r w:rsidRPr="00A5746B">
              <w:rPr>
                <w:sz w:val="20"/>
                <w:szCs w:val="20"/>
              </w:rPr>
              <w:t>уголь</w:t>
            </w:r>
          </w:p>
        </w:tc>
        <w:tc>
          <w:tcPr>
            <w:tcW w:w="377" w:type="pct"/>
            <w:shd w:val="clear" w:color="auto" w:fill="auto"/>
            <w:vAlign w:val="center"/>
          </w:tcPr>
          <w:p w:rsidR="00354E62" w:rsidRPr="00A5746B" w:rsidRDefault="00354E62">
            <w:pPr>
              <w:rPr>
                <w:sz w:val="20"/>
                <w:szCs w:val="20"/>
              </w:rPr>
            </w:pPr>
            <w:r w:rsidRPr="00A5746B">
              <w:rPr>
                <w:sz w:val="20"/>
                <w:szCs w:val="20"/>
              </w:rPr>
              <w:t>уголь</w:t>
            </w:r>
          </w:p>
        </w:tc>
        <w:tc>
          <w:tcPr>
            <w:tcW w:w="381" w:type="pct"/>
            <w:vAlign w:val="center"/>
          </w:tcPr>
          <w:p w:rsidR="00354E62" w:rsidRPr="00A5746B" w:rsidRDefault="00354E62">
            <w:pPr>
              <w:rPr>
                <w:sz w:val="20"/>
                <w:szCs w:val="20"/>
              </w:rPr>
            </w:pPr>
            <w:r w:rsidRPr="00A5746B">
              <w:rPr>
                <w:sz w:val="20"/>
                <w:szCs w:val="20"/>
              </w:rPr>
              <w:t>уголь</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16.2</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расход натурального топлива</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тн</w:t>
            </w:r>
          </w:p>
        </w:tc>
        <w:tc>
          <w:tcPr>
            <w:tcW w:w="476" w:type="pct"/>
            <w:shd w:val="clear" w:color="auto" w:fill="auto"/>
            <w:vAlign w:val="center"/>
          </w:tcPr>
          <w:p w:rsidR="00354E62" w:rsidRPr="00A5746B" w:rsidRDefault="00354E62">
            <w:pPr>
              <w:jc w:val="center"/>
              <w:rPr>
                <w:sz w:val="20"/>
                <w:szCs w:val="20"/>
              </w:rPr>
            </w:pPr>
            <w:r w:rsidRPr="00A5746B">
              <w:rPr>
                <w:sz w:val="20"/>
                <w:szCs w:val="20"/>
              </w:rPr>
              <w:t>127,0</w:t>
            </w:r>
          </w:p>
        </w:tc>
        <w:tc>
          <w:tcPr>
            <w:tcW w:w="377" w:type="pct"/>
            <w:shd w:val="clear" w:color="auto" w:fill="auto"/>
            <w:vAlign w:val="center"/>
          </w:tcPr>
          <w:p w:rsidR="00354E62" w:rsidRPr="00A5746B" w:rsidRDefault="00354E62">
            <w:pPr>
              <w:jc w:val="center"/>
              <w:rPr>
                <w:sz w:val="20"/>
                <w:szCs w:val="20"/>
              </w:rPr>
            </w:pPr>
            <w:r w:rsidRPr="00A5746B">
              <w:rPr>
                <w:sz w:val="20"/>
                <w:szCs w:val="20"/>
              </w:rPr>
              <w:t>169,4</w:t>
            </w:r>
          </w:p>
        </w:tc>
        <w:tc>
          <w:tcPr>
            <w:tcW w:w="377" w:type="pct"/>
            <w:shd w:val="clear" w:color="auto" w:fill="auto"/>
            <w:vAlign w:val="center"/>
          </w:tcPr>
          <w:p w:rsidR="00354E62" w:rsidRPr="00A5746B" w:rsidRDefault="00354E62">
            <w:pPr>
              <w:jc w:val="center"/>
              <w:rPr>
                <w:sz w:val="20"/>
                <w:szCs w:val="20"/>
              </w:rPr>
            </w:pPr>
            <w:r w:rsidRPr="00A5746B">
              <w:rPr>
                <w:sz w:val="20"/>
                <w:szCs w:val="20"/>
              </w:rPr>
              <w:t>169,4</w:t>
            </w:r>
          </w:p>
        </w:tc>
        <w:tc>
          <w:tcPr>
            <w:tcW w:w="377" w:type="pct"/>
            <w:shd w:val="clear" w:color="auto" w:fill="auto"/>
            <w:vAlign w:val="center"/>
          </w:tcPr>
          <w:p w:rsidR="00354E62" w:rsidRPr="00A5746B" w:rsidRDefault="00354E62">
            <w:pPr>
              <w:jc w:val="center"/>
              <w:rPr>
                <w:sz w:val="20"/>
                <w:szCs w:val="20"/>
              </w:rPr>
            </w:pPr>
            <w:r w:rsidRPr="00A5746B">
              <w:rPr>
                <w:sz w:val="20"/>
                <w:szCs w:val="20"/>
              </w:rPr>
              <w:t>169,3</w:t>
            </w:r>
          </w:p>
        </w:tc>
        <w:tc>
          <w:tcPr>
            <w:tcW w:w="377" w:type="pct"/>
            <w:shd w:val="clear" w:color="auto" w:fill="auto"/>
            <w:vAlign w:val="center"/>
          </w:tcPr>
          <w:p w:rsidR="00354E62" w:rsidRPr="00A5746B" w:rsidRDefault="00354E62">
            <w:pPr>
              <w:jc w:val="center"/>
              <w:rPr>
                <w:sz w:val="20"/>
                <w:szCs w:val="20"/>
              </w:rPr>
            </w:pPr>
            <w:r w:rsidRPr="00A5746B">
              <w:rPr>
                <w:sz w:val="20"/>
                <w:szCs w:val="20"/>
              </w:rPr>
              <w:t>169,2</w:t>
            </w:r>
          </w:p>
        </w:tc>
        <w:tc>
          <w:tcPr>
            <w:tcW w:w="377" w:type="pct"/>
            <w:shd w:val="clear" w:color="auto" w:fill="auto"/>
            <w:vAlign w:val="center"/>
          </w:tcPr>
          <w:p w:rsidR="00354E62" w:rsidRPr="00A5746B" w:rsidRDefault="00354E62">
            <w:pPr>
              <w:jc w:val="center"/>
              <w:rPr>
                <w:sz w:val="20"/>
                <w:szCs w:val="20"/>
              </w:rPr>
            </w:pPr>
            <w:r w:rsidRPr="00A5746B">
              <w:rPr>
                <w:sz w:val="20"/>
                <w:szCs w:val="20"/>
              </w:rPr>
              <w:t>169,1</w:t>
            </w:r>
          </w:p>
        </w:tc>
        <w:tc>
          <w:tcPr>
            <w:tcW w:w="377" w:type="pct"/>
            <w:shd w:val="clear" w:color="auto" w:fill="auto"/>
            <w:vAlign w:val="center"/>
          </w:tcPr>
          <w:p w:rsidR="00354E62" w:rsidRPr="00A5746B" w:rsidRDefault="00354E62">
            <w:pPr>
              <w:jc w:val="center"/>
              <w:rPr>
                <w:sz w:val="20"/>
                <w:szCs w:val="20"/>
              </w:rPr>
            </w:pPr>
            <w:r w:rsidRPr="00A5746B">
              <w:rPr>
                <w:sz w:val="20"/>
                <w:szCs w:val="20"/>
              </w:rPr>
              <w:t>169,0</w:t>
            </w:r>
          </w:p>
        </w:tc>
        <w:tc>
          <w:tcPr>
            <w:tcW w:w="381" w:type="pct"/>
            <w:vAlign w:val="center"/>
          </w:tcPr>
          <w:p w:rsidR="00354E62" w:rsidRPr="00A5746B" w:rsidRDefault="00354E62">
            <w:pPr>
              <w:jc w:val="center"/>
              <w:rPr>
                <w:sz w:val="20"/>
                <w:szCs w:val="20"/>
              </w:rPr>
            </w:pPr>
            <w:r w:rsidRPr="00A5746B">
              <w:rPr>
                <w:sz w:val="20"/>
                <w:szCs w:val="20"/>
              </w:rPr>
              <w:t>168,9</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16.3</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(основное топливо)</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т.у.т.</w:t>
            </w:r>
          </w:p>
        </w:tc>
        <w:tc>
          <w:tcPr>
            <w:tcW w:w="476" w:type="pct"/>
            <w:shd w:val="clear" w:color="auto" w:fill="auto"/>
            <w:vAlign w:val="center"/>
          </w:tcPr>
          <w:p w:rsidR="00354E62" w:rsidRPr="00A5746B" w:rsidRDefault="00354E62">
            <w:pPr>
              <w:jc w:val="center"/>
              <w:rPr>
                <w:sz w:val="20"/>
                <w:szCs w:val="20"/>
              </w:rPr>
            </w:pPr>
            <w:r w:rsidRPr="00A5746B">
              <w:rPr>
                <w:sz w:val="20"/>
                <w:szCs w:val="20"/>
              </w:rPr>
              <w:t>95,7</w:t>
            </w:r>
          </w:p>
        </w:tc>
        <w:tc>
          <w:tcPr>
            <w:tcW w:w="377" w:type="pct"/>
            <w:shd w:val="clear" w:color="auto" w:fill="auto"/>
            <w:vAlign w:val="center"/>
          </w:tcPr>
          <w:p w:rsidR="00354E62" w:rsidRPr="00A5746B" w:rsidRDefault="00354E62">
            <w:pPr>
              <w:jc w:val="center"/>
              <w:rPr>
                <w:sz w:val="20"/>
                <w:szCs w:val="20"/>
              </w:rPr>
            </w:pPr>
            <w:r w:rsidRPr="00A5746B">
              <w:rPr>
                <w:sz w:val="20"/>
                <w:szCs w:val="20"/>
              </w:rPr>
              <w:t>127,7</w:t>
            </w:r>
          </w:p>
        </w:tc>
        <w:tc>
          <w:tcPr>
            <w:tcW w:w="377" w:type="pct"/>
            <w:shd w:val="clear" w:color="auto" w:fill="auto"/>
            <w:vAlign w:val="center"/>
          </w:tcPr>
          <w:p w:rsidR="00354E62" w:rsidRPr="00A5746B" w:rsidRDefault="00354E62">
            <w:pPr>
              <w:jc w:val="center"/>
              <w:rPr>
                <w:sz w:val="20"/>
                <w:szCs w:val="20"/>
              </w:rPr>
            </w:pPr>
            <w:r w:rsidRPr="00A5746B">
              <w:rPr>
                <w:sz w:val="20"/>
                <w:szCs w:val="20"/>
              </w:rPr>
              <w:t>127,7</w:t>
            </w:r>
          </w:p>
        </w:tc>
        <w:tc>
          <w:tcPr>
            <w:tcW w:w="377" w:type="pct"/>
            <w:shd w:val="clear" w:color="auto" w:fill="auto"/>
            <w:vAlign w:val="center"/>
          </w:tcPr>
          <w:p w:rsidR="00354E62" w:rsidRPr="00A5746B" w:rsidRDefault="00354E62">
            <w:pPr>
              <w:jc w:val="center"/>
              <w:rPr>
                <w:sz w:val="20"/>
                <w:szCs w:val="20"/>
              </w:rPr>
            </w:pPr>
            <w:r w:rsidRPr="00A5746B">
              <w:rPr>
                <w:sz w:val="20"/>
                <w:szCs w:val="20"/>
              </w:rPr>
              <w:t>127,6</w:t>
            </w:r>
          </w:p>
        </w:tc>
        <w:tc>
          <w:tcPr>
            <w:tcW w:w="377" w:type="pct"/>
            <w:shd w:val="clear" w:color="auto" w:fill="auto"/>
            <w:vAlign w:val="center"/>
          </w:tcPr>
          <w:p w:rsidR="00354E62" w:rsidRPr="00A5746B" w:rsidRDefault="00354E62">
            <w:pPr>
              <w:jc w:val="center"/>
              <w:rPr>
                <w:sz w:val="20"/>
                <w:szCs w:val="20"/>
              </w:rPr>
            </w:pPr>
            <w:r w:rsidRPr="00A5746B">
              <w:rPr>
                <w:sz w:val="20"/>
                <w:szCs w:val="20"/>
              </w:rPr>
              <w:t>127,5</w:t>
            </w:r>
          </w:p>
        </w:tc>
        <w:tc>
          <w:tcPr>
            <w:tcW w:w="377" w:type="pct"/>
            <w:shd w:val="clear" w:color="auto" w:fill="auto"/>
            <w:vAlign w:val="center"/>
          </w:tcPr>
          <w:p w:rsidR="00354E62" w:rsidRPr="00A5746B" w:rsidRDefault="00354E62">
            <w:pPr>
              <w:jc w:val="center"/>
              <w:rPr>
                <w:sz w:val="20"/>
                <w:szCs w:val="20"/>
              </w:rPr>
            </w:pPr>
            <w:r w:rsidRPr="00A5746B">
              <w:rPr>
                <w:sz w:val="20"/>
                <w:szCs w:val="20"/>
              </w:rPr>
              <w:t>127,5</w:t>
            </w:r>
          </w:p>
        </w:tc>
        <w:tc>
          <w:tcPr>
            <w:tcW w:w="377" w:type="pct"/>
            <w:shd w:val="clear" w:color="auto" w:fill="auto"/>
            <w:vAlign w:val="center"/>
          </w:tcPr>
          <w:p w:rsidR="00354E62" w:rsidRPr="00A5746B" w:rsidRDefault="00354E62">
            <w:pPr>
              <w:jc w:val="center"/>
              <w:rPr>
                <w:sz w:val="20"/>
                <w:szCs w:val="20"/>
              </w:rPr>
            </w:pPr>
            <w:r w:rsidRPr="00A5746B">
              <w:rPr>
                <w:sz w:val="20"/>
                <w:szCs w:val="20"/>
              </w:rPr>
              <w:t>127,4</w:t>
            </w:r>
          </w:p>
        </w:tc>
        <w:tc>
          <w:tcPr>
            <w:tcW w:w="381" w:type="pct"/>
            <w:vAlign w:val="center"/>
          </w:tcPr>
          <w:p w:rsidR="00354E62" w:rsidRPr="00A5746B" w:rsidRDefault="00354E62">
            <w:pPr>
              <w:jc w:val="center"/>
              <w:rPr>
                <w:sz w:val="20"/>
                <w:szCs w:val="20"/>
              </w:rPr>
            </w:pPr>
            <w:r w:rsidRPr="00A5746B">
              <w:rPr>
                <w:sz w:val="20"/>
                <w:szCs w:val="20"/>
              </w:rPr>
              <w:t>127,3</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16.4</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Выработка тепловой энергии</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Гкал</w:t>
            </w:r>
          </w:p>
        </w:tc>
        <w:tc>
          <w:tcPr>
            <w:tcW w:w="476" w:type="pct"/>
            <w:shd w:val="clear" w:color="auto" w:fill="auto"/>
            <w:vAlign w:val="center"/>
          </w:tcPr>
          <w:p w:rsidR="00354E62" w:rsidRPr="00A5746B" w:rsidRDefault="00354E62">
            <w:pPr>
              <w:jc w:val="center"/>
              <w:rPr>
                <w:sz w:val="20"/>
                <w:szCs w:val="20"/>
              </w:rPr>
            </w:pPr>
            <w:r w:rsidRPr="00A5746B">
              <w:rPr>
                <w:sz w:val="20"/>
                <w:szCs w:val="20"/>
              </w:rPr>
              <w:t>445,7</w:t>
            </w:r>
          </w:p>
        </w:tc>
        <w:tc>
          <w:tcPr>
            <w:tcW w:w="377" w:type="pct"/>
            <w:shd w:val="clear" w:color="auto" w:fill="auto"/>
            <w:vAlign w:val="center"/>
          </w:tcPr>
          <w:p w:rsidR="00354E62" w:rsidRPr="00A5746B" w:rsidRDefault="00354E62">
            <w:pPr>
              <w:jc w:val="center"/>
              <w:rPr>
                <w:sz w:val="20"/>
                <w:szCs w:val="20"/>
              </w:rPr>
            </w:pPr>
            <w:r w:rsidRPr="00A5746B">
              <w:rPr>
                <w:sz w:val="20"/>
                <w:szCs w:val="20"/>
              </w:rPr>
              <w:t>445,5</w:t>
            </w:r>
          </w:p>
        </w:tc>
        <w:tc>
          <w:tcPr>
            <w:tcW w:w="377" w:type="pct"/>
            <w:shd w:val="clear" w:color="auto" w:fill="auto"/>
            <w:vAlign w:val="center"/>
          </w:tcPr>
          <w:p w:rsidR="00354E62" w:rsidRPr="00A5746B" w:rsidRDefault="00354E62">
            <w:pPr>
              <w:jc w:val="center"/>
              <w:rPr>
                <w:sz w:val="20"/>
                <w:szCs w:val="20"/>
              </w:rPr>
            </w:pPr>
            <w:r w:rsidRPr="00A5746B">
              <w:rPr>
                <w:sz w:val="20"/>
                <w:szCs w:val="20"/>
              </w:rPr>
              <w:t>445,2</w:t>
            </w:r>
          </w:p>
        </w:tc>
        <w:tc>
          <w:tcPr>
            <w:tcW w:w="377" w:type="pct"/>
            <w:shd w:val="clear" w:color="auto" w:fill="auto"/>
            <w:vAlign w:val="center"/>
          </w:tcPr>
          <w:p w:rsidR="00354E62" w:rsidRPr="00A5746B" w:rsidRDefault="00354E62">
            <w:pPr>
              <w:jc w:val="center"/>
              <w:rPr>
                <w:sz w:val="20"/>
                <w:szCs w:val="20"/>
              </w:rPr>
            </w:pPr>
            <w:r w:rsidRPr="00A5746B">
              <w:rPr>
                <w:sz w:val="20"/>
                <w:szCs w:val="20"/>
              </w:rPr>
              <w:t>445,0</w:t>
            </w:r>
          </w:p>
        </w:tc>
        <w:tc>
          <w:tcPr>
            <w:tcW w:w="377" w:type="pct"/>
            <w:shd w:val="clear" w:color="auto" w:fill="auto"/>
            <w:vAlign w:val="center"/>
          </w:tcPr>
          <w:p w:rsidR="00354E62" w:rsidRPr="00A5746B" w:rsidRDefault="00354E62">
            <w:pPr>
              <w:jc w:val="center"/>
              <w:rPr>
                <w:sz w:val="20"/>
                <w:szCs w:val="20"/>
              </w:rPr>
            </w:pPr>
            <w:r w:rsidRPr="00A5746B">
              <w:rPr>
                <w:sz w:val="20"/>
                <w:szCs w:val="20"/>
              </w:rPr>
              <w:t>444,8</w:t>
            </w:r>
          </w:p>
        </w:tc>
        <w:tc>
          <w:tcPr>
            <w:tcW w:w="377" w:type="pct"/>
            <w:shd w:val="clear" w:color="auto" w:fill="auto"/>
            <w:vAlign w:val="center"/>
          </w:tcPr>
          <w:p w:rsidR="00354E62" w:rsidRPr="00A5746B" w:rsidRDefault="00354E62">
            <w:pPr>
              <w:jc w:val="center"/>
              <w:rPr>
                <w:sz w:val="20"/>
                <w:szCs w:val="20"/>
              </w:rPr>
            </w:pPr>
            <w:r w:rsidRPr="00A5746B">
              <w:rPr>
                <w:sz w:val="20"/>
                <w:szCs w:val="20"/>
              </w:rPr>
              <w:t>444,5</w:t>
            </w:r>
          </w:p>
        </w:tc>
        <w:tc>
          <w:tcPr>
            <w:tcW w:w="377" w:type="pct"/>
            <w:shd w:val="clear" w:color="auto" w:fill="auto"/>
            <w:vAlign w:val="center"/>
          </w:tcPr>
          <w:p w:rsidR="00354E62" w:rsidRPr="00A5746B" w:rsidRDefault="00354E62">
            <w:pPr>
              <w:jc w:val="center"/>
              <w:rPr>
                <w:sz w:val="20"/>
                <w:szCs w:val="20"/>
              </w:rPr>
            </w:pPr>
            <w:r w:rsidRPr="00A5746B">
              <w:rPr>
                <w:sz w:val="20"/>
                <w:szCs w:val="20"/>
              </w:rPr>
              <w:t>444,3</w:t>
            </w:r>
          </w:p>
        </w:tc>
        <w:tc>
          <w:tcPr>
            <w:tcW w:w="381" w:type="pct"/>
            <w:vAlign w:val="center"/>
          </w:tcPr>
          <w:p w:rsidR="00354E62" w:rsidRPr="00A5746B" w:rsidRDefault="00354E62">
            <w:pPr>
              <w:jc w:val="center"/>
              <w:rPr>
                <w:sz w:val="20"/>
                <w:szCs w:val="20"/>
              </w:rPr>
            </w:pPr>
            <w:r w:rsidRPr="00A5746B">
              <w:rPr>
                <w:sz w:val="20"/>
                <w:szCs w:val="20"/>
              </w:rPr>
              <w:t>444,0</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lastRenderedPageBreak/>
              <w:t>16.5</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Собственные и хозяйственные нужды котельной</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Гкал</w:t>
            </w:r>
          </w:p>
        </w:tc>
        <w:tc>
          <w:tcPr>
            <w:tcW w:w="476" w:type="pct"/>
            <w:shd w:val="clear" w:color="auto" w:fill="auto"/>
            <w:vAlign w:val="center"/>
          </w:tcPr>
          <w:p w:rsidR="00354E62" w:rsidRPr="00A5746B" w:rsidRDefault="00354E62">
            <w:pPr>
              <w:jc w:val="center"/>
              <w:rPr>
                <w:sz w:val="20"/>
                <w:szCs w:val="20"/>
              </w:rPr>
            </w:pPr>
            <w:r w:rsidRPr="00A5746B">
              <w:rPr>
                <w:sz w:val="20"/>
                <w:szCs w:val="20"/>
              </w:rPr>
              <w:t>23,2</w:t>
            </w:r>
          </w:p>
        </w:tc>
        <w:tc>
          <w:tcPr>
            <w:tcW w:w="377" w:type="pct"/>
            <w:shd w:val="clear" w:color="auto" w:fill="auto"/>
            <w:vAlign w:val="center"/>
          </w:tcPr>
          <w:p w:rsidR="00354E62" w:rsidRPr="00A5746B" w:rsidRDefault="00354E62">
            <w:pPr>
              <w:jc w:val="center"/>
              <w:rPr>
                <w:sz w:val="20"/>
                <w:szCs w:val="20"/>
              </w:rPr>
            </w:pPr>
            <w:r w:rsidRPr="00A5746B">
              <w:rPr>
                <w:sz w:val="20"/>
                <w:szCs w:val="20"/>
              </w:rPr>
              <w:t>23,2</w:t>
            </w:r>
          </w:p>
        </w:tc>
        <w:tc>
          <w:tcPr>
            <w:tcW w:w="377" w:type="pct"/>
            <w:shd w:val="clear" w:color="auto" w:fill="auto"/>
            <w:vAlign w:val="center"/>
          </w:tcPr>
          <w:p w:rsidR="00354E62" w:rsidRPr="00A5746B" w:rsidRDefault="00354E62">
            <w:pPr>
              <w:jc w:val="center"/>
              <w:rPr>
                <w:sz w:val="20"/>
                <w:szCs w:val="20"/>
              </w:rPr>
            </w:pPr>
            <w:r w:rsidRPr="00A5746B">
              <w:rPr>
                <w:sz w:val="20"/>
                <w:szCs w:val="20"/>
              </w:rPr>
              <w:t>23,2</w:t>
            </w:r>
          </w:p>
        </w:tc>
        <w:tc>
          <w:tcPr>
            <w:tcW w:w="377" w:type="pct"/>
            <w:shd w:val="clear" w:color="auto" w:fill="auto"/>
            <w:vAlign w:val="center"/>
          </w:tcPr>
          <w:p w:rsidR="00354E62" w:rsidRPr="00A5746B" w:rsidRDefault="00354E62">
            <w:pPr>
              <w:jc w:val="center"/>
              <w:rPr>
                <w:sz w:val="20"/>
                <w:szCs w:val="20"/>
              </w:rPr>
            </w:pPr>
            <w:r w:rsidRPr="00A5746B">
              <w:rPr>
                <w:sz w:val="20"/>
                <w:szCs w:val="20"/>
              </w:rPr>
              <w:t>23,2</w:t>
            </w:r>
          </w:p>
        </w:tc>
        <w:tc>
          <w:tcPr>
            <w:tcW w:w="377" w:type="pct"/>
            <w:shd w:val="clear" w:color="auto" w:fill="auto"/>
            <w:vAlign w:val="center"/>
          </w:tcPr>
          <w:p w:rsidR="00354E62" w:rsidRPr="00A5746B" w:rsidRDefault="00354E62">
            <w:pPr>
              <w:jc w:val="center"/>
              <w:rPr>
                <w:sz w:val="20"/>
                <w:szCs w:val="20"/>
              </w:rPr>
            </w:pPr>
            <w:r w:rsidRPr="00A5746B">
              <w:rPr>
                <w:sz w:val="20"/>
                <w:szCs w:val="20"/>
              </w:rPr>
              <w:t>23,2</w:t>
            </w:r>
          </w:p>
        </w:tc>
        <w:tc>
          <w:tcPr>
            <w:tcW w:w="377" w:type="pct"/>
            <w:shd w:val="clear" w:color="auto" w:fill="auto"/>
            <w:vAlign w:val="center"/>
          </w:tcPr>
          <w:p w:rsidR="00354E62" w:rsidRPr="00A5746B" w:rsidRDefault="00354E62">
            <w:pPr>
              <w:jc w:val="center"/>
              <w:rPr>
                <w:sz w:val="20"/>
                <w:szCs w:val="20"/>
              </w:rPr>
            </w:pPr>
            <w:r w:rsidRPr="00A5746B">
              <w:rPr>
                <w:sz w:val="20"/>
                <w:szCs w:val="20"/>
              </w:rPr>
              <w:t>23,2</w:t>
            </w:r>
          </w:p>
        </w:tc>
        <w:tc>
          <w:tcPr>
            <w:tcW w:w="377" w:type="pct"/>
            <w:shd w:val="clear" w:color="auto" w:fill="auto"/>
            <w:vAlign w:val="center"/>
          </w:tcPr>
          <w:p w:rsidR="00354E62" w:rsidRPr="00A5746B" w:rsidRDefault="00354E62">
            <w:pPr>
              <w:jc w:val="center"/>
              <w:rPr>
                <w:sz w:val="20"/>
                <w:szCs w:val="20"/>
              </w:rPr>
            </w:pPr>
            <w:r w:rsidRPr="00A5746B">
              <w:rPr>
                <w:sz w:val="20"/>
                <w:szCs w:val="20"/>
              </w:rPr>
              <w:t>23,2</w:t>
            </w:r>
          </w:p>
        </w:tc>
        <w:tc>
          <w:tcPr>
            <w:tcW w:w="381" w:type="pct"/>
            <w:vAlign w:val="center"/>
          </w:tcPr>
          <w:p w:rsidR="00354E62" w:rsidRPr="00A5746B" w:rsidRDefault="00354E62">
            <w:pPr>
              <w:jc w:val="center"/>
              <w:rPr>
                <w:sz w:val="20"/>
                <w:szCs w:val="20"/>
              </w:rPr>
            </w:pPr>
            <w:r w:rsidRPr="00A5746B">
              <w:rPr>
                <w:sz w:val="20"/>
                <w:szCs w:val="20"/>
              </w:rPr>
              <w:t>23,2</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16.6</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Тепловая энергия отпущенная в сети</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Гкал</w:t>
            </w:r>
          </w:p>
        </w:tc>
        <w:tc>
          <w:tcPr>
            <w:tcW w:w="476" w:type="pct"/>
            <w:shd w:val="clear" w:color="auto" w:fill="auto"/>
            <w:vAlign w:val="center"/>
          </w:tcPr>
          <w:p w:rsidR="00354E62" w:rsidRPr="00A5746B" w:rsidRDefault="00354E62">
            <w:pPr>
              <w:jc w:val="center"/>
              <w:rPr>
                <w:sz w:val="22"/>
              </w:rPr>
            </w:pPr>
            <w:r w:rsidRPr="00A5746B">
              <w:rPr>
                <w:sz w:val="22"/>
              </w:rPr>
              <w:t>422,5</w:t>
            </w:r>
          </w:p>
        </w:tc>
        <w:tc>
          <w:tcPr>
            <w:tcW w:w="377" w:type="pct"/>
            <w:shd w:val="clear" w:color="auto" w:fill="auto"/>
            <w:vAlign w:val="center"/>
          </w:tcPr>
          <w:p w:rsidR="00354E62" w:rsidRPr="00A5746B" w:rsidRDefault="00354E62">
            <w:pPr>
              <w:jc w:val="center"/>
              <w:rPr>
                <w:sz w:val="20"/>
                <w:szCs w:val="20"/>
              </w:rPr>
            </w:pPr>
            <w:r w:rsidRPr="00A5746B">
              <w:rPr>
                <w:sz w:val="20"/>
                <w:szCs w:val="20"/>
              </w:rPr>
              <w:t>422,3</w:t>
            </w:r>
          </w:p>
        </w:tc>
        <w:tc>
          <w:tcPr>
            <w:tcW w:w="377" w:type="pct"/>
            <w:shd w:val="clear" w:color="auto" w:fill="auto"/>
            <w:vAlign w:val="center"/>
          </w:tcPr>
          <w:p w:rsidR="00354E62" w:rsidRPr="00A5746B" w:rsidRDefault="00354E62">
            <w:pPr>
              <w:jc w:val="center"/>
              <w:rPr>
                <w:sz w:val="20"/>
                <w:szCs w:val="20"/>
              </w:rPr>
            </w:pPr>
            <w:r w:rsidRPr="00A5746B">
              <w:rPr>
                <w:sz w:val="20"/>
                <w:szCs w:val="20"/>
              </w:rPr>
              <w:t>422,0</w:t>
            </w:r>
          </w:p>
        </w:tc>
        <w:tc>
          <w:tcPr>
            <w:tcW w:w="377" w:type="pct"/>
            <w:shd w:val="clear" w:color="auto" w:fill="auto"/>
            <w:vAlign w:val="center"/>
          </w:tcPr>
          <w:p w:rsidR="00354E62" w:rsidRPr="00A5746B" w:rsidRDefault="00354E62">
            <w:pPr>
              <w:jc w:val="center"/>
              <w:rPr>
                <w:sz w:val="20"/>
                <w:szCs w:val="20"/>
              </w:rPr>
            </w:pPr>
            <w:r w:rsidRPr="00A5746B">
              <w:rPr>
                <w:sz w:val="20"/>
                <w:szCs w:val="20"/>
              </w:rPr>
              <w:t>421,8</w:t>
            </w:r>
          </w:p>
        </w:tc>
        <w:tc>
          <w:tcPr>
            <w:tcW w:w="377" w:type="pct"/>
            <w:shd w:val="clear" w:color="auto" w:fill="auto"/>
            <w:vAlign w:val="center"/>
          </w:tcPr>
          <w:p w:rsidR="00354E62" w:rsidRPr="00A5746B" w:rsidRDefault="00354E62">
            <w:pPr>
              <w:jc w:val="center"/>
              <w:rPr>
                <w:sz w:val="20"/>
                <w:szCs w:val="20"/>
              </w:rPr>
            </w:pPr>
            <w:r w:rsidRPr="00A5746B">
              <w:rPr>
                <w:sz w:val="20"/>
                <w:szCs w:val="20"/>
              </w:rPr>
              <w:t>421,6</w:t>
            </w:r>
          </w:p>
        </w:tc>
        <w:tc>
          <w:tcPr>
            <w:tcW w:w="377" w:type="pct"/>
            <w:shd w:val="clear" w:color="auto" w:fill="auto"/>
            <w:vAlign w:val="center"/>
          </w:tcPr>
          <w:p w:rsidR="00354E62" w:rsidRPr="00A5746B" w:rsidRDefault="00354E62">
            <w:pPr>
              <w:jc w:val="center"/>
              <w:rPr>
                <w:sz w:val="20"/>
                <w:szCs w:val="20"/>
              </w:rPr>
            </w:pPr>
            <w:r w:rsidRPr="00A5746B">
              <w:rPr>
                <w:sz w:val="20"/>
                <w:szCs w:val="20"/>
              </w:rPr>
              <w:t>421,3</w:t>
            </w:r>
          </w:p>
        </w:tc>
        <w:tc>
          <w:tcPr>
            <w:tcW w:w="377" w:type="pct"/>
            <w:shd w:val="clear" w:color="auto" w:fill="auto"/>
            <w:vAlign w:val="center"/>
          </w:tcPr>
          <w:p w:rsidR="00354E62" w:rsidRPr="00A5746B" w:rsidRDefault="00354E62">
            <w:pPr>
              <w:jc w:val="center"/>
              <w:rPr>
                <w:sz w:val="20"/>
                <w:szCs w:val="20"/>
              </w:rPr>
            </w:pPr>
            <w:r w:rsidRPr="00A5746B">
              <w:rPr>
                <w:sz w:val="20"/>
                <w:szCs w:val="20"/>
              </w:rPr>
              <w:t>421,1</w:t>
            </w:r>
          </w:p>
        </w:tc>
        <w:tc>
          <w:tcPr>
            <w:tcW w:w="381" w:type="pct"/>
            <w:vAlign w:val="center"/>
          </w:tcPr>
          <w:p w:rsidR="00354E62" w:rsidRPr="00A5746B" w:rsidRDefault="00354E62">
            <w:pPr>
              <w:jc w:val="center"/>
              <w:rPr>
                <w:sz w:val="20"/>
                <w:szCs w:val="20"/>
              </w:rPr>
            </w:pPr>
            <w:r w:rsidRPr="00A5746B">
              <w:rPr>
                <w:sz w:val="20"/>
                <w:szCs w:val="20"/>
              </w:rPr>
              <w:t>420,8</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16.7</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Потери тепловой сети</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Гкал</w:t>
            </w:r>
          </w:p>
        </w:tc>
        <w:tc>
          <w:tcPr>
            <w:tcW w:w="476" w:type="pct"/>
            <w:shd w:val="clear" w:color="auto" w:fill="auto"/>
            <w:vAlign w:val="center"/>
          </w:tcPr>
          <w:p w:rsidR="00354E62" w:rsidRPr="00A5746B" w:rsidRDefault="00354E62">
            <w:pPr>
              <w:jc w:val="center"/>
              <w:rPr>
                <w:sz w:val="20"/>
                <w:szCs w:val="20"/>
              </w:rPr>
            </w:pPr>
            <w:r w:rsidRPr="00A5746B">
              <w:rPr>
                <w:sz w:val="20"/>
                <w:szCs w:val="20"/>
              </w:rPr>
              <w:t>49,3</w:t>
            </w:r>
          </w:p>
        </w:tc>
        <w:tc>
          <w:tcPr>
            <w:tcW w:w="377" w:type="pct"/>
            <w:shd w:val="clear" w:color="auto" w:fill="auto"/>
            <w:vAlign w:val="center"/>
          </w:tcPr>
          <w:p w:rsidR="00354E62" w:rsidRPr="00A5746B" w:rsidRDefault="00354E62">
            <w:pPr>
              <w:jc w:val="center"/>
              <w:rPr>
                <w:sz w:val="20"/>
                <w:szCs w:val="20"/>
              </w:rPr>
            </w:pPr>
            <w:r w:rsidRPr="00A5746B">
              <w:rPr>
                <w:sz w:val="20"/>
                <w:szCs w:val="20"/>
              </w:rPr>
              <w:t>49,0</w:t>
            </w:r>
          </w:p>
        </w:tc>
        <w:tc>
          <w:tcPr>
            <w:tcW w:w="377" w:type="pct"/>
            <w:shd w:val="clear" w:color="auto" w:fill="auto"/>
            <w:vAlign w:val="center"/>
          </w:tcPr>
          <w:p w:rsidR="00354E62" w:rsidRPr="00A5746B" w:rsidRDefault="00354E62">
            <w:pPr>
              <w:jc w:val="center"/>
              <w:rPr>
                <w:sz w:val="20"/>
                <w:szCs w:val="20"/>
              </w:rPr>
            </w:pPr>
            <w:r w:rsidRPr="00A5746B">
              <w:rPr>
                <w:sz w:val="20"/>
                <w:szCs w:val="20"/>
              </w:rPr>
              <w:t>48,8</w:t>
            </w:r>
          </w:p>
        </w:tc>
        <w:tc>
          <w:tcPr>
            <w:tcW w:w="377" w:type="pct"/>
            <w:shd w:val="clear" w:color="auto" w:fill="auto"/>
            <w:vAlign w:val="center"/>
          </w:tcPr>
          <w:p w:rsidR="00354E62" w:rsidRPr="00A5746B" w:rsidRDefault="00354E62">
            <w:pPr>
              <w:jc w:val="center"/>
              <w:rPr>
                <w:sz w:val="20"/>
                <w:szCs w:val="20"/>
              </w:rPr>
            </w:pPr>
            <w:r w:rsidRPr="00A5746B">
              <w:rPr>
                <w:sz w:val="20"/>
                <w:szCs w:val="20"/>
              </w:rPr>
              <w:t>48,5</w:t>
            </w:r>
          </w:p>
        </w:tc>
        <w:tc>
          <w:tcPr>
            <w:tcW w:w="377" w:type="pct"/>
            <w:shd w:val="clear" w:color="auto" w:fill="auto"/>
            <w:vAlign w:val="center"/>
          </w:tcPr>
          <w:p w:rsidR="00354E62" w:rsidRPr="00A5746B" w:rsidRDefault="00354E62">
            <w:pPr>
              <w:jc w:val="center"/>
              <w:rPr>
                <w:sz w:val="20"/>
                <w:szCs w:val="20"/>
              </w:rPr>
            </w:pPr>
            <w:r w:rsidRPr="00A5746B">
              <w:rPr>
                <w:sz w:val="20"/>
                <w:szCs w:val="20"/>
              </w:rPr>
              <w:t>48,3</w:t>
            </w:r>
          </w:p>
        </w:tc>
        <w:tc>
          <w:tcPr>
            <w:tcW w:w="377" w:type="pct"/>
            <w:shd w:val="clear" w:color="auto" w:fill="auto"/>
            <w:vAlign w:val="center"/>
          </w:tcPr>
          <w:p w:rsidR="00354E62" w:rsidRPr="00A5746B" w:rsidRDefault="00354E62">
            <w:pPr>
              <w:jc w:val="center"/>
              <w:rPr>
                <w:sz w:val="20"/>
                <w:szCs w:val="20"/>
              </w:rPr>
            </w:pPr>
            <w:r w:rsidRPr="00A5746B">
              <w:rPr>
                <w:sz w:val="20"/>
                <w:szCs w:val="20"/>
              </w:rPr>
              <w:t>48,1</w:t>
            </w:r>
          </w:p>
        </w:tc>
        <w:tc>
          <w:tcPr>
            <w:tcW w:w="377" w:type="pct"/>
            <w:shd w:val="clear" w:color="auto" w:fill="auto"/>
            <w:vAlign w:val="center"/>
          </w:tcPr>
          <w:p w:rsidR="00354E62" w:rsidRPr="00A5746B" w:rsidRDefault="00354E62">
            <w:pPr>
              <w:jc w:val="center"/>
              <w:rPr>
                <w:sz w:val="20"/>
                <w:szCs w:val="20"/>
              </w:rPr>
            </w:pPr>
            <w:r w:rsidRPr="00A5746B">
              <w:rPr>
                <w:sz w:val="20"/>
                <w:szCs w:val="20"/>
              </w:rPr>
              <w:t>47,8</w:t>
            </w:r>
          </w:p>
        </w:tc>
        <w:tc>
          <w:tcPr>
            <w:tcW w:w="381" w:type="pct"/>
            <w:vAlign w:val="center"/>
          </w:tcPr>
          <w:p w:rsidR="00354E62" w:rsidRPr="00A5746B" w:rsidRDefault="00354E62">
            <w:pPr>
              <w:jc w:val="center"/>
              <w:rPr>
                <w:sz w:val="20"/>
                <w:szCs w:val="20"/>
              </w:rPr>
            </w:pPr>
            <w:r w:rsidRPr="00A5746B">
              <w:rPr>
                <w:sz w:val="20"/>
                <w:szCs w:val="20"/>
              </w:rPr>
              <w:t>47,6</w:t>
            </w:r>
          </w:p>
        </w:tc>
      </w:tr>
      <w:tr w:rsidR="00354E62" w:rsidRPr="00A5746B" w:rsidTr="00EC2167">
        <w:trPr>
          <w:cantSplit/>
        </w:trPr>
        <w:tc>
          <w:tcPr>
            <w:tcW w:w="274" w:type="pct"/>
            <w:vAlign w:val="bottom"/>
          </w:tcPr>
          <w:p w:rsidR="00354E62" w:rsidRPr="00A5746B" w:rsidRDefault="00354E62" w:rsidP="00EC2167">
            <w:pPr>
              <w:jc w:val="center"/>
              <w:rPr>
                <w:sz w:val="22"/>
              </w:rPr>
            </w:pP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 </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w:t>
            </w:r>
          </w:p>
        </w:tc>
        <w:tc>
          <w:tcPr>
            <w:tcW w:w="476" w:type="pct"/>
            <w:shd w:val="clear" w:color="auto" w:fill="auto"/>
            <w:vAlign w:val="center"/>
          </w:tcPr>
          <w:p w:rsidR="00354E62" w:rsidRPr="00A5746B" w:rsidRDefault="00354E62">
            <w:pPr>
              <w:jc w:val="center"/>
              <w:rPr>
                <w:sz w:val="22"/>
              </w:rPr>
            </w:pPr>
            <w:r w:rsidRPr="00A5746B">
              <w:rPr>
                <w:sz w:val="22"/>
              </w:rPr>
              <w:t>11,7</w:t>
            </w:r>
          </w:p>
        </w:tc>
        <w:tc>
          <w:tcPr>
            <w:tcW w:w="377" w:type="pct"/>
            <w:shd w:val="clear" w:color="auto" w:fill="auto"/>
            <w:vAlign w:val="center"/>
          </w:tcPr>
          <w:p w:rsidR="00354E62" w:rsidRPr="00A5746B" w:rsidRDefault="00354E62">
            <w:pPr>
              <w:jc w:val="center"/>
              <w:rPr>
                <w:sz w:val="22"/>
              </w:rPr>
            </w:pPr>
            <w:r w:rsidRPr="00A5746B">
              <w:rPr>
                <w:sz w:val="22"/>
              </w:rPr>
              <w:t>11,6</w:t>
            </w:r>
          </w:p>
        </w:tc>
        <w:tc>
          <w:tcPr>
            <w:tcW w:w="377" w:type="pct"/>
            <w:shd w:val="clear" w:color="auto" w:fill="auto"/>
            <w:vAlign w:val="center"/>
          </w:tcPr>
          <w:p w:rsidR="00354E62" w:rsidRPr="00A5746B" w:rsidRDefault="00354E62">
            <w:pPr>
              <w:jc w:val="center"/>
              <w:rPr>
                <w:sz w:val="22"/>
              </w:rPr>
            </w:pPr>
            <w:r w:rsidRPr="00A5746B">
              <w:rPr>
                <w:sz w:val="22"/>
              </w:rPr>
              <w:t>11,6</w:t>
            </w:r>
          </w:p>
        </w:tc>
        <w:tc>
          <w:tcPr>
            <w:tcW w:w="377" w:type="pct"/>
            <w:shd w:val="clear" w:color="auto" w:fill="auto"/>
            <w:vAlign w:val="center"/>
          </w:tcPr>
          <w:p w:rsidR="00354E62" w:rsidRPr="00A5746B" w:rsidRDefault="00354E62">
            <w:pPr>
              <w:jc w:val="center"/>
              <w:rPr>
                <w:sz w:val="22"/>
              </w:rPr>
            </w:pPr>
            <w:r w:rsidRPr="00A5746B">
              <w:rPr>
                <w:sz w:val="22"/>
              </w:rPr>
              <w:t>11,5</w:t>
            </w:r>
          </w:p>
        </w:tc>
        <w:tc>
          <w:tcPr>
            <w:tcW w:w="377" w:type="pct"/>
            <w:shd w:val="clear" w:color="auto" w:fill="auto"/>
            <w:vAlign w:val="center"/>
          </w:tcPr>
          <w:p w:rsidR="00354E62" w:rsidRPr="00A5746B" w:rsidRDefault="00354E62">
            <w:pPr>
              <w:jc w:val="center"/>
              <w:rPr>
                <w:sz w:val="22"/>
              </w:rPr>
            </w:pPr>
            <w:r w:rsidRPr="00A5746B">
              <w:rPr>
                <w:sz w:val="22"/>
              </w:rPr>
              <w:t>11,5</w:t>
            </w:r>
          </w:p>
        </w:tc>
        <w:tc>
          <w:tcPr>
            <w:tcW w:w="377" w:type="pct"/>
            <w:shd w:val="clear" w:color="auto" w:fill="auto"/>
            <w:vAlign w:val="center"/>
          </w:tcPr>
          <w:p w:rsidR="00354E62" w:rsidRPr="00A5746B" w:rsidRDefault="00354E62">
            <w:pPr>
              <w:jc w:val="center"/>
              <w:rPr>
                <w:sz w:val="22"/>
              </w:rPr>
            </w:pPr>
            <w:r w:rsidRPr="00A5746B">
              <w:rPr>
                <w:sz w:val="22"/>
              </w:rPr>
              <w:t>11,4</w:t>
            </w:r>
          </w:p>
        </w:tc>
        <w:tc>
          <w:tcPr>
            <w:tcW w:w="377" w:type="pct"/>
            <w:shd w:val="clear" w:color="auto" w:fill="auto"/>
            <w:vAlign w:val="center"/>
          </w:tcPr>
          <w:p w:rsidR="00354E62" w:rsidRPr="00A5746B" w:rsidRDefault="00354E62">
            <w:pPr>
              <w:jc w:val="center"/>
              <w:rPr>
                <w:sz w:val="22"/>
              </w:rPr>
            </w:pPr>
            <w:r w:rsidRPr="00A5746B">
              <w:rPr>
                <w:sz w:val="22"/>
              </w:rPr>
              <w:t>11,4</w:t>
            </w:r>
          </w:p>
        </w:tc>
        <w:tc>
          <w:tcPr>
            <w:tcW w:w="381" w:type="pct"/>
            <w:vAlign w:val="center"/>
          </w:tcPr>
          <w:p w:rsidR="00354E62" w:rsidRPr="00A5746B" w:rsidRDefault="00354E62">
            <w:pPr>
              <w:jc w:val="center"/>
              <w:rPr>
                <w:sz w:val="22"/>
              </w:rPr>
            </w:pPr>
            <w:r w:rsidRPr="00A5746B">
              <w:rPr>
                <w:sz w:val="22"/>
              </w:rPr>
              <w:t>11,3</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16.8</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Тепловая энергия отпущенная п</w:t>
            </w:r>
            <w:r w:rsidRPr="00A5746B">
              <w:rPr>
                <w:rFonts w:eastAsia="Times New Roman"/>
                <w:sz w:val="22"/>
                <w:lang w:eastAsia="ru-RU"/>
              </w:rPr>
              <w:t>о</w:t>
            </w:r>
            <w:r w:rsidRPr="00A5746B">
              <w:rPr>
                <w:rFonts w:eastAsia="Times New Roman"/>
                <w:sz w:val="22"/>
                <w:lang w:eastAsia="ru-RU"/>
              </w:rPr>
              <w:t>требителям</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Гкал</w:t>
            </w:r>
          </w:p>
        </w:tc>
        <w:tc>
          <w:tcPr>
            <w:tcW w:w="476" w:type="pct"/>
            <w:shd w:val="clear" w:color="auto" w:fill="auto"/>
            <w:vAlign w:val="center"/>
          </w:tcPr>
          <w:p w:rsidR="00354E62" w:rsidRPr="00A5746B" w:rsidRDefault="00354E62">
            <w:pPr>
              <w:jc w:val="center"/>
              <w:rPr>
                <w:sz w:val="20"/>
                <w:szCs w:val="20"/>
              </w:rPr>
            </w:pPr>
            <w:r w:rsidRPr="00A5746B">
              <w:rPr>
                <w:sz w:val="20"/>
                <w:szCs w:val="20"/>
              </w:rPr>
              <w:t>373,3</w:t>
            </w:r>
          </w:p>
        </w:tc>
        <w:tc>
          <w:tcPr>
            <w:tcW w:w="377" w:type="pct"/>
            <w:shd w:val="clear" w:color="auto" w:fill="auto"/>
            <w:vAlign w:val="center"/>
          </w:tcPr>
          <w:p w:rsidR="00354E62" w:rsidRPr="00A5746B" w:rsidRDefault="00354E62">
            <w:pPr>
              <w:jc w:val="center"/>
              <w:rPr>
                <w:sz w:val="20"/>
                <w:szCs w:val="20"/>
              </w:rPr>
            </w:pPr>
            <w:r w:rsidRPr="00A5746B">
              <w:rPr>
                <w:sz w:val="20"/>
                <w:szCs w:val="20"/>
              </w:rPr>
              <w:t>373,3</w:t>
            </w:r>
          </w:p>
        </w:tc>
        <w:tc>
          <w:tcPr>
            <w:tcW w:w="377" w:type="pct"/>
            <w:shd w:val="clear" w:color="auto" w:fill="auto"/>
            <w:vAlign w:val="center"/>
          </w:tcPr>
          <w:p w:rsidR="00354E62" w:rsidRPr="00A5746B" w:rsidRDefault="00354E62">
            <w:pPr>
              <w:jc w:val="center"/>
              <w:rPr>
                <w:sz w:val="20"/>
                <w:szCs w:val="20"/>
              </w:rPr>
            </w:pPr>
            <w:r w:rsidRPr="00A5746B">
              <w:rPr>
                <w:sz w:val="20"/>
                <w:szCs w:val="20"/>
              </w:rPr>
              <w:t>373,3</w:t>
            </w:r>
          </w:p>
        </w:tc>
        <w:tc>
          <w:tcPr>
            <w:tcW w:w="377" w:type="pct"/>
            <w:shd w:val="clear" w:color="auto" w:fill="auto"/>
            <w:vAlign w:val="center"/>
          </w:tcPr>
          <w:p w:rsidR="00354E62" w:rsidRPr="00A5746B" w:rsidRDefault="00354E62">
            <w:pPr>
              <w:jc w:val="center"/>
              <w:rPr>
                <w:sz w:val="20"/>
                <w:szCs w:val="20"/>
              </w:rPr>
            </w:pPr>
            <w:r w:rsidRPr="00A5746B">
              <w:rPr>
                <w:sz w:val="20"/>
                <w:szCs w:val="20"/>
              </w:rPr>
              <w:t>373,3</w:t>
            </w:r>
          </w:p>
        </w:tc>
        <w:tc>
          <w:tcPr>
            <w:tcW w:w="377" w:type="pct"/>
            <w:shd w:val="clear" w:color="auto" w:fill="auto"/>
            <w:vAlign w:val="center"/>
          </w:tcPr>
          <w:p w:rsidR="00354E62" w:rsidRPr="00A5746B" w:rsidRDefault="00354E62">
            <w:pPr>
              <w:jc w:val="center"/>
              <w:rPr>
                <w:sz w:val="20"/>
                <w:szCs w:val="20"/>
              </w:rPr>
            </w:pPr>
            <w:r w:rsidRPr="00A5746B">
              <w:rPr>
                <w:sz w:val="20"/>
                <w:szCs w:val="20"/>
              </w:rPr>
              <w:t>373,3</w:t>
            </w:r>
          </w:p>
        </w:tc>
        <w:tc>
          <w:tcPr>
            <w:tcW w:w="377" w:type="pct"/>
            <w:shd w:val="clear" w:color="auto" w:fill="auto"/>
            <w:vAlign w:val="center"/>
          </w:tcPr>
          <w:p w:rsidR="00354E62" w:rsidRPr="00A5746B" w:rsidRDefault="00354E62">
            <w:pPr>
              <w:jc w:val="center"/>
              <w:rPr>
                <w:sz w:val="20"/>
                <w:szCs w:val="20"/>
              </w:rPr>
            </w:pPr>
            <w:r w:rsidRPr="00A5746B">
              <w:rPr>
                <w:sz w:val="20"/>
                <w:szCs w:val="20"/>
              </w:rPr>
              <w:t>373,3</w:t>
            </w:r>
          </w:p>
        </w:tc>
        <w:tc>
          <w:tcPr>
            <w:tcW w:w="377" w:type="pct"/>
            <w:shd w:val="clear" w:color="auto" w:fill="auto"/>
            <w:vAlign w:val="center"/>
          </w:tcPr>
          <w:p w:rsidR="00354E62" w:rsidRPr="00A5746B" w:rsidRDefault="00354E62">
            <w:pPr>
              <w:jc w:val="center"/>
              <w:rPr>
                <w:sz w:val="20"/>
                <w:szCs w:val="20"/>
              </w:rPr>
            </w:pPr>
            <w:r w:rsidRPr="00A5746B">
              <w:rPr>
                <w:sz w:val="20"/>
                <w:szCs w:val="20"/>
              </w:rPr>
              <w:t>373,3</w:t>
            </w:r>
          </w:p>
        </w:tc>
        <w:tc>
          <w:tcPr>
            <w:tcW w:w="381" w:type="pct"/>
            <w:vAlign w:val="center"/>
          </w:tcPr>
          <w:p w:rsidR="00354E62" w:rsidRPr="00A5746B" w:rsidRDefault="00354E62">
            <w:pPr>
              <w:jc w:val="center"/>
              <w:rPr>
                <w:sz w:val="20"/>
                <w:szCs w:val="20"/>
              </w:rPr>
            </w:pPr>
            <w:r w:rsidRPr="00A5746B">
              <w:rPr>
                <w:sz w:val="20"/>
                <w:szCs w:val="20"/>
              </w:rPr>
              <w:t>373,3</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16.9</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УРУТ на отпуск тепловой энергии</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кг.у.т/Гкал</w:t>
            </w:r>
          </w:p>
        </w:tc>
        <w:tc>
          <w:tcPr>
            <w:tcW w:w="476" w:type="pct"/>
            <w:shd w:val="clear" w:color="auto" w:fill="auto"/>
            <w:vAlign w:val="center"/>
          </w:tcPr>
          <w:p w:rsidR="00354E62" w:rsidRPr="00A5746B" w:rsidRDefault="00354E62">
            <w:pPr>
              <w:jc w:val="center"/>
              <w:rPr>
                <w:sz w:val="20"/>
                <w:szCs w:val="20"/>
              </w:rPr>
            </w:pPr>
            <w:r w:rsidRPr="00A5746B">
              <w:rPr>
                <w:sz w:val="20"/>
                <w:szCs w:val="20"/>
              </w:rPr>
              <w:t>213,2</w:t>
            </w:r>
          </w:p>
        </w:tc>
        <w:tc>
          <w:tcPr>
            <w:tcW w:w="377" w:type="pct"/>
            <w:shd w:val="clear" w:color="auto" w:fill="auto"/>
            <w:vAlign w:val="center"/>
          </w:tcPr>
          <w:p w:rsidR="00354E62" w:rsidRPr="00A5746B" w:rsidRDefault="00354E62">
            <w:pPr>
              <w:jc w:val="center"/>
              <w:rPr>
                <w:sz w:val="20"/>
                <w:szCs w:val="20"/>
              </w:rPr>
            </w:pPr>
            <w:r w:rsidRPr="00A5746B">
              <w:rPr>
                <w:sz w:val="20"/>
                <w:szCs w:val="20"/>
              </w:rPr>
              <w:t>286,7</w:t>
            </w:r>
          </w:p>
        </w:tc>
        <w:tc>
          <w:tcPr>
            <w:tcW w:w="377" w:type="pct"/>
            <w:shd w:val="clear" w:color="auto" w:fill="auto"/>
            <w:vAlign w:val="center"/>
          </w:tcPr>
          <w:p w:rsidR="00354E62" w:rsidRPr="00A5746B" w:rsidRDefault="00354E62">
            <w:pPr>
              <w:jc w:val="center"/>
              <w:rPr>
                <w:sz w:val="20"/>
                <w:szCs w:val="20"/>
              </w:rPr>
            </w:pPr>
            <w:r w:rsidRPr="00A5746B">
              <w:rPr>
                <w:sz w:val="20"/>
                <w:szCs w:val="20"/>
              </w:rPr>
              <w:t>286,7</w:t>
            </w:r>
          </w:p>
        </w:tc>
        <w:tc>
          <w:tcPr>
            <w:tcW w:w="377" w:type="pct"/>
            <w:shd w:val="clear" w:color="auto" w:fill="auto"/>
            <w:vAlign w:val="center"/>
          </w:tcPr>
          <w:p w:rsidR="00354E62" w:rsidRPr="00A5746B" w:rsidRDefault="00354E62">
            <w:pPr>
              <w:jc w:val="center"/>
              <w:rPr>
                <w:sz w:val="20"/>
                <w:szCs w:val="20"/>
              </w:rPr>
            </w:pPr>
            <w:r w:rsidRPr="00A5746B">
              <w:rPr>
                <w:sz w:val="20"/>
                <w:szCs w:val="20"/>
              </w:rPr>
              <w:t>286,7</w:t>
            </w:r>
          </w:p>
        </w:tc>
        <w:tc>
          <w:tcPr>
            <w:tcW w:w="377" w:type="pct"/>
            <w:shd w:val="clear" w:color="auto" w:fill="auto"/>
            <w:vAlign w:val="center"/>
          </w:tcPr>
          <w:p w:rsidR="00354E62" w:rsidRPr="00A5746B" w:rsidRDefault="00354E62">
            <w:pPr>
              <w:jc w:val="center"/>
              <w:rPr>
                <w:sz w:val="20"/>
                <w:szCs w:val="20"/>
              </w:rPr>
            </w:pPr>
            <w:r w:rsidRPr="00A5746B">
              <w:rPr>
                <w:sz w:val="20"/>
                <w:szCs w:val="20"/>
              </w:rPr>
              <w:t>286,7</w:t>
            </w:r>
          </w:p>
        </w:tc>
        <w:tc>
          <w:tcPr>
            <w:tcW w:w="377" w:type="pct"/>
            <w:shd w:val="clear" w:color="auto" w:fill="auto"/>
            <w:vAlign w:val="center"/>
          </w:tcPr>
          <w:p w:rsidR="00354E62" w:rsidRPr="00A5746B" w:rsidRDefault="00354E62">
            <w:pPr>
              <w:jc w:val="center"/>
              <w:rPr>
                <w:sz w:val="20"/>
                <w:szCs w:val="20"/>
              </w:rPr>
            </w:pPr>
            <w:r w:rsidRPr="00A5746B">
              <w:rPr>
                <w:sz w:val="20"/>
                <w:szCs w:val="20"/>
              </w:rPr>
              <w:t>286,7</w:t>
            </w:r>
          </w:p>
        </w:tc>
        <w:tc>
          <w:tcPr>
            <w:tcW w:w="377" w:type="pct"/>
            <w:shd w:val="clear" w:color="auto" w:fill="auto"/>
            <w:vAlign w:val="center"/>
          </w:tcPr>
          <w:p w:rsidR="00354E62" w:rsidRPr="00A5746B" w:rsidRDefault="00354E62">
            <w:pPr>
              <w:jc w:val="center"/>
              <w:rPr>
                <w:sz w:val="20"/>
                <w:szCs w:val="20"/>
              </w:rPr>
            </w:pPr>
            <w:r w:rsidRPr="00A5746B">
              <w:rPr>
                <w:sz w:val="20"/>
                <w:szCs w:val="20"/>
              </w:rPr>
              <w:t>286,7</w:t>
            </w:r>
          </w:p>
        </w:tc>
        <w:tc>
          <w:tcPr>
            <w:tcW w:w="381" w:type="pct"/>
            <w:vAlign w:val="center"/>
          </w:tcPr>
          <w:p w:rsidR="00354E62" w:rsidRPr="00A5746B" w:rsidRDefault="00354E62">
            <w:pPr>
              <w:jc w:val="center"/>
              <w:rPr>
                <w:sz w:val="20"/>
                <w:szCs w:val="20"/>
              </w:rPr>
            </w:pPr>
            <w:r w:rsidRPr="00A5746B">
              <w:rPr>
                <w:sz w:val="20"/>
                <w:szCs w:val="20"/>
              </w:rPr>
              <w:t>286,7</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16.10</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Средневзвешенный КПД котел</w:t>
            </w:r>
            <w:r w:rsidRPr="00A5746B">
              <w:rPr>
                <w:rFonts w:eastAsia="Times New Roman"/>
                <w:sz w:val="22"/>
                <w:lang w:eastAsia="ru-RU"/>
              </w:rPr>
              <w:t>ь</w:t>
            </w:r>
            <w:r w:rsidRPr="00A5746B">
              <w:rPr>
                <w:rFonts w:eastAsia="Times New Roman"/>
                <w:sz w:val="22"/>
                <w:lang w:eastAsia="ru-RU"/>
              </w:rPr>
              <w:t>ной</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w:t>
            </w:r>
          </w:p>
        </w:tc>
        <w:tc>
          <w:tcPr>
            <w:tcW w:w="476" w:type="pct"/>
            <w:shd w:val="clear" w:color="auto" w:fill="auto"/>
            <w:vAlign w:val="center"/>
          </w:tcPr>
          <w:p w:rsidR="00354E62" w:rsidRPr="00A5746B" w:rsidRDefault="00354E62">
            <w:pPr>
              <w:jc w:val="center"/>
              <w:rPr>
                <w:sz w:val="20"/>
                <w:szCs w:val="20"/>
              </w:rPr>
            </w:pPr>
            <w:r w:rsidRPr="00A5746B">
              <w:rPr>
                <w:sz w:val="20"/>
                <w:szCs w:val="20"/>
              </w:rPr>
              <w:t>67,1</w:t>
            </w:r>
          </w:p>
        </w:tc>
        <w:tc>
          <w:tcPr>
            <w:tcW w:w="377" w:type="pct"/>
            <w:shd w:val="clear" w:color="auto" w:fill="auto"/>
            <w:vAlign w:val="center"/>
          </w:tcPr>
          <w:p w:rsidR="00354E62" w:rsidRPr="00A5746B" w:rsidRDefault="00354E62">
            <w:pPr>
              <w:jc w:val="center"/>
              <w:rPr>
                <w:sz w:val="20"/>
                <w:szCs w:val="20"/>
              </w:rPr>
            </w:pPr>
            <w:r w:rsidRPr="00A5746B">
              <w:rPr>
                <w:sz w:val="20"/>
                <w:szCs w:val="20"/>
              </w:rPr>
              <w:t>49,9</w:t>
            </w:r>
          </w:p>
        </w:tc>
        <w:tc>
          <w:tcPr>
            <w:tcW w:w="377" w:type="pct"/>
            <w:shd w:val="clear" w:color="auto" w:fill="auto"/>
            <w:vAlign w:val="center"/>
          </w:tcPr>
          <w:p w:rsidR="00354E62" w:rsidRPr="00A5746B" w:rsidRDefault="00354E62">
            <w:pPr>
              <w:jc w:val="center"/>
              <w:rPr>
                <w:sz w:val="20"/>
                <w:szCs w:val="20"/>
              </w:rPr>
            </w:pPr>
            <w:r w:rsidRPr="00A5746B">
              <w:rPr>
                <w:sz w:val="20"/>
                <w:szCs w:val="20"/>
              </w:rPr>
              <w:t>49,9</w:t>
            </w:r>
          </w:p>
        </w:tc>
        <w:tc>
          <w:tcPr>
            <w:tcW w:w="377" w:type="pct"/>
            <w:shd w:val="clear" w:color="auto" w:fill="auto"/>
            <w:vAlign w:val="center"/>
          </w:tcPr>
          <w:p w:rsidR="00354E62" w:rsidRPr="00A5746B" w:rsidRDefault="00354E62">
            <w:pPr>
              <w:jc w:val="center"/>
              <w:rPr>
                <w:sz w:val="20"/>
                <w:szCs w:val="20"/>
              </w:rPr>
            </w:pPr>
            <w:r w:rsidRPr="00A5746B">
              <w:rPr>
                <w:sz w:val="20"/>
                <w:szCs w:val="20"/>
              </w:rPr>
              <w:t>49,9</w:t>
            </w:r>
          </w:p>
        </w:tc>
        <w:tc>
          <w:tcPr>
            <w:tcW w:w="377" w:type="pct"/>
            <w:shd w:val="clear" w:color="auto" w:fill="auto"/>
            <w:vAlign w:val="center"/>
          </w:tcPr>
          <w:p w:rsidR="00354E62" w:rsidRPr="00A5746B" w:rsidRDefault="00354E62">
            <w:pPr>
              <w:jc w:val="center"/>
              <w:rPr>
                <w:sz w:val="20"/>
                <w:szCs w:val="20"/>
              </w:rPr>
            </w:pPr>
            <w:r w:rsidRPr="00A5746B">
              <w:rPr>
                <w:sz w:val="20"/>
                <w:szCs w:val="20"/>
              </w:rPr>
              <w:t>49,9</w:t>
            </w:r>
          </w:p>
        </w:tc>
        <w:tc>
          <w:tcPr>
            <w:tcW w:w="377" w:type="pct"/>
            <w:shd w:val="clear" w:color="auto" w:fill="auto"/>
            <w:vAlign w:val="center"/>
          </w:tcPr>
          <w:p w:rsidR="00354E62" w:rsidRPr="00A5746B" w:rsidRDefault="00354E62">
            <w:pPr>
              <w:jc w:val="center"/>
              <w:rPr>
                <w:sz w:val="20"/>
                <w:szCs w:val="20"/>
              </w:rPr>
            </w:pPr>
            <w:r w:rsidRPr="00A5746B">
              <w:rPr>
                <w:sz w:val="20"/>
                <w:szCs w:val="20"/>
              </w:rPr>
              <w:t>49,9</w:t>
            </w:r>
          </w:p>
        </w:tc>
        <w:tc>
          <w:tcPr>
            <w:tcW w:w="377" w:type="pct"/>
            <w:shd w:val="clear" w:color="auto" w:fill="auto"/>
            <w:vAlign w:val="center"/>
          </w:tcPr>
          <w:p w:rsidR="00354E62" w:rsidRPr="00A5746B" w:rsidRDefault="00354E62">
            <w:pPr>
              <w:jc w:val="center"/>
              <w:rPr>
                <w:sz w:val="20"/>
                <w:szCs w:val="20"/>
              </w:rPr>
            </w:pPr>
            <w:r w:rsidRPr="00A5746B">
              <w:rPr>
                <w:sz w:val="20"/>
                <w:szCs w:val="20"/>
              </w:rPr>
              <w:t>49,9</w:t>
            </w:r>
          </w:p>
        </w:tc>
        <w:tc>
          <w:tcPr>
            <w:tcW w:w="381" w:type="pct"/>
            <w:vAlign w:val="center"/>
          </w:tcPr>
          <w:p w:rsidR="00354E62" w:rsidRPr="00A5746B" w:rsidRDefault="00354E62">
            <w:pPr>
              <w:jc w:val="center"/>
              <w:rPr>
                <w:sz w:val="20"/>
                <w:szCs w:val="20"/>
              </w:rPr>
            </w:pPr>
            <w:r w:rsidRPr="00A5746B">
              <w:rPr>
                <w:sz w:val="20"/>
                <w:szCs w:val="20"/>
              </w:rPr>
              <w:t>49,9</w:t>
            </w:r>
          </w:p>
        </w:tc>
      </w:tr>
      <w:tr w:rsidR="00354E62" w:rsidRPr="00A5746B" w:rsidTr="002956A6">
        <w:trPr>
          <w:cantSplit/>
        </w:trPr>
        <w:tc>
          <w:tcPr>
            <w:tcW w:w="274" w:type="pct"/>
            <w:vAlign w:val="bottom"/>
          </w:tcPr>
          <w:p w:rsidR="00354E62" w:rsidRPr="00A5746B" w:rsidRDefault="00354E62" w:rsidP="00EC2167">
            <w:pPr>
              <w:jc w:val="center"/>
              <w:rPr>
                <w:sz w:val="22"/>
              </w:rPr>
            </w:pPr>
            <w:r w:rsidRPr="00A5746B">
              <w:rPr>
                <w:sz w:val="22"/>
              </w:rPr>
              <w:t>17</w:t>
            </w:r>
          </w:p>
        </w:tc>
        <w:tc>
          <w:tcPr>
            <w:tcW w:w="1192" w:type="pct"/>
            <w:shd w:val="clear" w:color="auto" w:fill="auto"/>
            <w:vAlign w:val="bottom"/>
          </w:tcPr>
          <w:p w:rsidR="00354E62" w:rsidRPr="00A5746B" w:rsidRDefault="00354E62" w:rsidP="00EC2167">
            <w:pPr>
              <w:jc w:val="left"/>
              <w:rPr>
                <w:rFonts w:eastAsia="Times New Roman"/>
                <w:sz w:val="22"/>
                <w:lang w:eastAsia="ru-RU"/>
              </w:rPr>
            </w:pPr>
            <w:r w:rsidRPr="00A5746B">
              <w:rPr>
                <w:rFonts w:eastAsia="Times New Roman"/>
                <w:b/>
                <w:bCs/>
                <w:sz w:val="22"/>
                <w:lang w:eastAsia="ru-RU"/>
              </w:rPr>
              <w:t>Котельная (с.Елово, ул. Школ</w:t>
            </w:r>
            <w:r w:rsidRPr="00A5746B">
              <w:rPr>
                <w:rFonts w:eastAsia="Times New Roman"/>
                <w:b/>
                <w:bCs/>
                <w:sz w:val="22"/>
                <w:lang w:eastAsia="ru-RU"/>
              </w:rPr>
              <w:t>ь</w:t>
            </w:r>
            <w:r w:rsidRPr="00A5746B">
              <w:rPr>
                <w:rFonts w:eastAsia="Times New Roman"/>
                <w:b/>
                <w:bCs/>
                <w:sz w:val="22"/>
                <w:lang w:eastAsia="ru-RU"/>
              </w:rPr>
              <w:t>ная, 11а)</w:t>
            </w:r>
          </w:p>
        </w:tc>
        <w:tc>
          <w:tcPr>
            <w:tcW w:w="414" w:type="pct"/>
            <w:shd w:val="clear" w:color="auto" w:fill="auto"/>
            <w:vAlign w:val="center"/>
          </w:tcPr>
          <w:p w:rsidR="00354E62" w:rsidRPr="00A5746B" w:rsidRDefault="00354E62" w:rsidP="00EC2167">
            <w:pPr>
              <w:jc w:val="center"/>
              <w:rPr>
                <w:rFonts w:eastAsia="Times New Roman"/>
                <w:sz w:val="22"/>
                <w:lang w:eastAsia="ru-RU"/>
              </w:rPr>
            </w:pPr>
          </w:p>
        </w:tc>
        <w:tc>
          <w:tcPr>
            <w:tcW w:w="476" w:type="pct"/>
            <w:shd w:val="clear" w:color="auto" w:fill="auto"/>
            <w:vAlign w:val="center"/>
          </w:tcPr>
          <w:p w:rsidR="00354E62" w:rsidRPr="00A5746B" w:rsidRDefault="00354E62">
            <w:pPr>
              <w:rPr>
                <w:b/>
                <w:bCs/>
                <w:sz w:val="20"/>
                <w:szCs w:val="20"/>
              </w:rPr>
            </w:pPr>
            <w:r w:rsidRPr="00A5746B">
              <w:rPr>
                <w:b/>
                <w:bCs/>
                <w:sz w:val="20"/>
                <w:szCs w:val="20"/>
              </w:rPr>
              <w:t> </w:t>
            </w:r>
          </w:p>
        </w:tc>
        <w:tc>
          <w:tcPr>
            <w:tcW w:w="377" w:type="pct"/>
            <w:shd w:val="clear" w:color="auto" w:fill="auto"/>
            <w:vAlign w:val="center"/>
          </w:tcPr>
          <w:p w:rsidR="00354E62" w:rsidRPr="00A5746B" w:rsidRDefault="00354E62">
            <w:pPr>
              <w:rPr>
                <w:b/>
                <w:bCs/>
                <w:sz w:val="20"/>
                <w:szCs w:val="20"/>
              </w:rPr>
            </w:pPr>
            <w:r w:rsidRPr="00A5746B">
              <w:rPr>
                <w:b/>
                <w:bCs/>
                <w:sz w:val="20"/>
                <w:szCs w:val="20"/>
              </w:rPr>
              <w:t> </w:t>
            </w:r>
          </w:p>
        </w:tc>
        <w:tc>
          <w:tcPr>
            <w:tcW w:w="377" w:type="pct"/>
            <w:shd w:val="clear" w:color="auto" w:fill="auto"/>
            <w:vAlign w:val="center"/>
          </w:tcPr>
          <w:p w:rsidR="00354E62" w:rsidRPr="00A5746B" w:rsidRDefault="00354E62">
            <w:pPr>
              <w:rPr>
                <w:b/>
                <w:bCs/>
                <w:sz w:val="20"/>
                <w:szCs w:val="20"/>
              </w:rPr>
            </w:pPr>
            <w:r w:rsidRPr="00A5746B">
              <w:rPr>
                <w:b/>
                <w:bCs/>
                <w:sz w:val="20"/>
                <w:szCs w:val="20"/>
              </w:rPr>
              <w:t> </w:t>
            </w:r>
          </w:p>
        </w:tc>
        <w:tc>
          <w:tcPr>
            <w:tcW w:w="377" w:type="pct"/>
            <w:shd w:val="clear" w:color="auto" w:fill="auto"/>
            <w:vAlign w:val="center"/>
          </w:tcPr>
          <w:p w:rsidR="00354E62" w:rsidRPr="00A5746B" w:rsidRDefault="00354E62">
            <w:pPr>
              <w:rPr>
                <w:b/>
                <w:bCs/>
                <w:sz w:val="20"/>
                <w:szCs w:val="20"/>
              </w:rPr>
            </w:pPr>
            <w:r w:rsidRPr="00A5746B">
              <w:rPr>
                <w:b/>
                <w:bCs/>
                <w:sz w:val="20"/>
                <w:szCs w:val="20"/>
              </w:rPr>
              <w:t> </w:t>
            </w:r>
          </w:p>
        </w:tc>
        <w:tc>
          <w:tcPr>
            <w:tcW w:w="377" w:type="pct"/>
            <w:shd w:val="clear" w:color="auto" w:fill="auto"/>
            <w:vAlign w:val="center"/>
          </w:tcPr>
          <w:p w:rsidR="00354E62" w:rsidRPr="00A5746B" w:rsidRDefault="00354E62">
            <w:pPr>
              <w:rPr>
                <w:b/>
                <w:bCs/>
                <w:sz w:val="20"/>
                <w:szCs w:val="20"/>
              </w:rPr>
            </w:pPr>
            <w:r w:rsidRPr="00A5746B">
              <w:rPr>
                <w:b/>
                <w:bCs/>
                <w:sz w:val="20"/>
                <w:szCs w:val="20"/>
              </w:rPr>
              <w:t> </w:t>
            </w:r>
          </w:p>
        </w:tc>
        <w:tc>
          <w:tcPr>
            <w:tcW w:w="377" w:type="pct"/>
            <w:shd w:val="clear" w:color="auto" w:fill="auto"/>
            <w:vAlign w:val="center"/>
          </w:tcPr>
          <w:p w:rsidR="00354E62" w:rsidRPr="00A5746B" w:rsidRDefault="00354E62">
            <w:pPr>
              <w:rPr>
                <w:b/>
                <w:bCs/>
                <w:sz w:val="20"/>
                <w:szCs w:val="20"/>
              </w:rPr>
            </w:pPr>
            <w:r w:rsidRPr="00A5746B">
              <w:rPr>
                <w:b/>
                <w:bCs/>
                <w:sz w:val="20"/>
                <w:szCs w:val="20"/>
              </w:rPr>
              <w:t> </w:t>
            </w:r>
          </w:p>
        </w:tc>
        <w:tc>
          <w:tcPr>
            <w:tcW w:w="377" w:type="pct"/>
            <w:shd w:val="clear" w:color="auto" w:fill="auto"/>
            <w:vAlign w:val="center"/>
          </w:tcPr>
          <w:p w:rsidR="00354E62" w:rsidRPr="00A5746B" w:rsidRDefault="00354E62">
            <w:pPr>
              <w:rPr>
                <w:b/>
                <w:bCs/>
                <w:sz w:val="20"/>
                <w:szCs w:val="20"/>
              </w:rPr>
            </w:pPr>
            <w:r w:rsidRPr="00A5746B">
              <w:rPr>
                <w:b/>
                <w:bCs/>
                <w:sz w:val="20"/>
                <w:szCs w:val="20"/>
              </w:rPr>
              <w:t> </w:t>
            </w:r>
          </w:p>
        </w:tc>
        <w:tc>
          <w:tcPr>
            <w:tcW w:w="381" w:type="pct"/>
            <w:vAlign w:val="bottom"/>
          </w:tcPr>
          <w:p w:rsidR="00354E62" w:rsidRPr="00A5746B" w:rsidRDefault="00354E62">
            <w:pPr>
              <w:rPr>
                <w:rFonts w:ascii="Calibri" w:hAnsi="Calibri" w:cs="Calibri"/>
                <w:sz w:val="22"/>
              </w:rPr>
            </w:pP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17.1</w:t>
            </w:r>
          </w:p>
        </w:tc>
        <w:tc>
          <w:tcPr>
            <w:tcW w:w="1192" w:type="pct"/>
            <w:shd w:val="clear" w:color="auto" w:fill="auto"/>
            <w:vAlign w:val="center"/>
          </w:tcPr>
          <w:p w:rsidR="00354E62" w:rsidRPr="00A5746B" w:rsidRDefault="00354E62" w:rsidP="00EC2167">
            <w:pPr>
              <w:jc w:val="left"/>
              <w:rPr>
                <w:rFonts w:eastAsia="Times New Roman"/>
                <w:sz w:val="22"/>
                <w:lang w:eastAsia="ru-RU"/>
              </w:rPr>
            </w:pPr>
            <w:r w:rsidRPr="00A5746B">
              <w:rPr>
                <w:rFonts w:eastAsia="Times New Roman"/>
                <w:sz w:val="22"/>
                <w:lang w:eastAsia="ru-RU"/>
              </w:rPr>
              <w:t>Вид топлива</w:t>
            </w:r>
          </w:p>
        </w:tc>
        <w:tc>
          <w:tcPr>
            <w:tcW w:w="414" w:type="pct"/>
            <w:shd w:val="clear" w:color="auto" w:fill="auto"/>
            <w:vAlign w:val="center"/>
          </w:tcPr>
          <w:p w:rsidR="00354E62" w:rsidRPr="00A5746B" w:rsidRDefault="00354E62" w:rsidP="00EC2167">
            <w:pPr>
              <w:jc w:val="left"/>
              <w:rPr>
                <w:rFonts w:eastAsia="Times New Roman"/>
                <w:sz w:val="22"/>
                <w:lang w:eastAsia="ru-RU"/>
              </w:rPr>
            </w:pPr>
            <w:r w:rsidRPr="00A5746B">
              <w:rPr>
                <w:rFonts w:eastAsia="Times New Roman"/>
                <w:sz w:val="22"/>
                <w:lang w:eastAsia="ru-RU"/>
              </w:rPr>
              <w:t> </w:t>
            </w:r>
          </w:p>
        </w:tc>
        <w:tc>
          <w:tcPr>
            <w:tcW w:w="476" w:type="pct"/>
            <w:shd w:val="clear" w:color="auto" w:fill="auto"/>
            <w:vAlign w:val="center"/>
          </w:tcPr>
          <w:p w:rsidR="00354E62" w:rsidRPr="00A5746B" w:rsidRDefault="00354E62">
            <w:pPr>
              <w:rPr>
                <w:sz w:val="20"/>
                <w:szCs w:val="20"/>
              </w:rPr>
            </w:pPr>
            <w:r w:rsidRPr="00A5746B">
              <w:rPr>
                <w:sz w:val="20"/>
                <w:szCs w:val="20"/>
              </w:rPr>
              <w:t>уголь</w:t>
            </w:r>
          </w:p>
        </w:tc>
        <w:tc>
          <w:tcPr>
            <w:tcW w:w="377" w:type="pct"/>
            <w:shd w:val="clear" w:color="auto" w:fill="auto"/>
            <w:vAlign w:val="center"/>
          </w:tcPr>
          <w:p w:rsidR="00354E62" w:rsidRPr="00A5746B" w:rsidRDefault="00354E62">
            <w:pPr>
              <w:rPr>
                <w:sz w:val="20"/>
                <w:szCs w:val="20"/>
              </w:rPr>
            </w:pPr>
            <w:r w:rsidRPr="00A5746B">
              <w:rPr>
                <w:sz w:val="20"/>
                <w:szCs w:val="20"/>
              </w:rPr>
              <w:t>уголь</w:t>
            </w:r>
          </w:p>
        </w:tc>
        <w:tc>
          <w:tcPr>
            <w:tcW w:w="377" w:type="pct"/>
            <w:shd w:val="clear" w:color="auto" w:fill="auto"/>
            <w:vAlign w:val="center"/>
          </w:tcPr>
          <w:p w:rsidR="00354E62" w:rsidRPr="00A5746B" w:rsidRDefault="00354E62">
            <w:pPr>
              <w:rPr>
                <w:sz w:val="20"/>
                <w:szCs w:val="20"/>
              </w:rPr>
            </w:pPr>
            <w:r w:rsidRPr="00A5746B">
              <w:rPr>
                <w:sz w:val="20"/>
                <w:szCs w:val="20"/>
              </w:rPr>
              <w:t>уголь</w:t>
            </w:r>
          </w:p>
        </w:tc>
        <w:tc>
          <w:tcPr>
            <w:tcW w:w="377" w:type="pct"/>
            <w:shd w:val="clear" w:color="auto" w:fill="auto"/>
            <w:vAlign w:val="center"/>
          </w:tcPr>
          <w:p w:rsidR="00354E62" w:rsidRPr="00A5746B" w:rsidRDefault="00354E62">
            <w:pPr>
              <w:rPr>
                <w:sz w:val="20"/>
                <w:szCs w:val="20"/>
              </w:rPr>
            </w:pPr>
            <w:r w:rsidRPr="00A5746B">
              <w:rPr>
                <w:sz w:val="20"/>
                <w:szCs w:val="20"/>
              </w:rPr>
              <w:t>уголь</w:t>
            </w:r>
          </w:p>
        </w:tc>
        <w:tc>
          <w:tcPr>
            <w:tcW w:w="377" w:type="pct"/>
            <w:shd w:val="clear" w:color="auto" w:fill="auto"/>
            <w:vAlign w:val="center"/>
          </w:tcPr>
          <w:p w:rsidR="00354E62" w:rsidRPr="00A5746B" w:rsidRDefault="00354E62">
            <w:pPr>
              <w:rPr>
                <w:sz w:val="20"/>
                <w:szCs w:val="20"/>
              </w:rPr>
            </w:pPr>
            <w:r w:rsidRPr="00A5746B">
              <w:rPr>
                <w:sz w:val="20"/>
                <w:szCs w:val="20"/>
              </w:rPr>
              <w:t>уголь</w:t>
            </w:r>
          </w:p>
        </w:tc>
        <w:tc>
          <w:tcPr>
            <w:tcW w:w="377" w:type="pct"/>
            <w:shd w:val="clear" w:color="auto" w:fill="auto"/>
            <w:vAlign w:val="center"/>
          </w:tcPr>
          <w:p w:rsidR="00354E62" w:rsidRPr="00A5746B" w:rsidRDefault="00354E62">
            <w:pPr>
              <w:rPr>
                <w:sz w:val="20"/>
                <w:szCs w:val="20"/>
              </w:rPr>
            </w:pPr>
            <w:r w:rsidRPr="00A5746B">
              <w:rPr>
                <w:sz w:val="20"/>
                <w:szCs w:val="20"/>
              </w:rPr>
              <w:t>уголь</w:t>
            </w:r>
          </w:p>
        </w:tc>
        <w:tc>
          <w:tcPr>
            <w:tcW w:w="377" w:type="pct"/>
            <w:shd w:val="clear" w:color="auto" w:fill="auto"/>
            <w:vAlign w:val="center"/>
          </w:tcPr>
          <w:p w:rsidR="00354E62" w:rsidRPr="00A5746B" w:rsidRDefault="00354E62">
            <w:pPr>
              <w:rPr>
                <w:sz w:val="20"/>
                <w:szCs w:val="20"/>
              </w:rPr>
            </w:pPr>
            <w:r w:rsidRPr="00A5746B">
              <w:rPr>
                <w:sz w:val="20"/>
                <w:szCs w:val="20"/>
              </w:rPr>
              <w:t>уголь</w:t>
            </w:r>
          </w:p>
        </w:tc>
        <w:tc>
          <w:tcPr>
            <w:tcW w:w="381" w:type="pct"/>
            <w:vAlign w:val="center"/>
          </w:tcPr>
          <w:p w:rsidR="00354E62" w:rsidRPr="00A5746B" w:rsidRDefault="00354E62">
            <w:pPr>
              <w:rPr>
                <w:sz w:val="20"/>
                <w:szCs w:val="20"/>
              </w:rPr>
            </w:pPr>
            <w:r w:rsidRPr="00A5746B">
              <w:rPr>
                <w:sz w:val="20"/>
                <w:szCs w:val="20"/>
              </w:rPr>
              <w:t>уголь</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17.2</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расход натурального топлива</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тн</w:t>
            </w:r>
          </w:p>
        </w:tc>
        <w:tc>
          <w:tcPr>
            <w:tcW w:w="476" w:type="pct"/>
            <w:shd w:val="clear" w:color="auto" w:fill="auto"/>
            <w:vAlign w:val="center"/>
          </w:tcPr>
          <w:p w:rsidR="00354E62" w:rsidRPr="00A5746B" w:rsidRDefault="00354E62">
            <w:pPr>
              <w:jc w:val="center"/>
              <w:rPr>
                <w:sz w:val="20"/>
                <w:szCs w:val="20"/>
              </w:rPr>
            </w:pPr>
            <w:r w:rsidRPr="00A5746B">
              <w:rPr>
                <w:sz w:val="20"/>
                <w:szCs w:val="20"/>
              </w:rPr>
              <w:t>107,9</w:t>
            </w:r>
          </w:p>
        </w:tc>
        <w:tc>
          <w:tcPr>
            <w:tcW w:w="377" w:type="pct"/>
            <w:shd w:val="clear" w:color="auto" w:fill="auto"/>
            <w:vAlign w:val="center"/>
          </w:tcPr>
          <w:p w:rsidR="00354E62" w:rsidRPr="00A5746B" w:rsidRDefault="00354E62">
            <w:pPr>
              <w:jc w:val="center"/>
              <w:rPr>
                <w:sz w:val="20"/>
                <w:szCs w:val="20"/>
              </w:rPr>
            </w:pPr>
            <w:r w:rsidRPr="00A5746B">
              <w:rPr>
                <w:sz w:val="20"/>
                <w:szCs w:val="20"/>
              </w:rPr>
              <w:t>98,5</w:t>
            </w:r>
          </w:p>
        </w:tc>
        <w:tc>
          <w:tcPr>
            <w:tcW w:w="377" w:type="pct"/>
            <w:shd w:val="clear" w:color="auto" w:fill="auto"/>
            <w:vAlign w:val="center"/>
          </w:tcPr>
          <w:p w:rsidR="00354E62" w:rsidRPr="00A5746B" w:rsidRDefault="00354E62">
            <w:pPr>
              <w:jc w:val="center"/>
              <w:rPr>
                <w:sz w:val="20"/>
                <w:szCs w:val="20"/>
              </w:rPr>
            </w:pPr>
            <w:r w:rsidRPr="00A5746B">
              <w:rPr>
                <w:sz w:val="20"/>
                <w:szCs w:val="20"/>
              </w:rPr>
              <w:t>98,4</w:t>
            </w:r>
          </w:p>
        </w:tc>
        <w:tc>
          <w:tcPr>
            <w:tcW w:w="377" w:type="pct"/>
            <w:shd w:val="clear" w:color="auto" w:fill="auto"/>
            <w:vAlign w:val="center"/>
          </w:tcPr>
          <w:p w:rsidR="00354E62" w:rsidRPr="00A5746B" w:rsidRDefault="00354E62">
            <w:pPr>
              <w:jc w:val="center"/>
              <w:rPr>
                <w:sz w:val="20"/>
                <w:szCs w:val="20"/>
              </w:rPr>
            </w:pPr>
            <w:r w:rsidRPr="00A5746B">
              <w:rPr>
                <w:sz w:val="20"/>
                <w:szCs w:val="20"/>
              </w:rPr>
              <w:t>98,3</w:t>
            </w:r>
          </w:p>
        </w:tc>
        <w:tc>
          <w:tcPr>
            <w:tcW w:w="377" w:type="pct"/>
            <w:shd w:val="clear" w:color="auto" w:fill="auto"/>
            <w:vAlign w:val="center"/>
          </w:tcPr>
          <w:p w:rsidR="00354E62" w:rsidRPr="00A5746B" w:rsidRDefault="00354E62">
            <w:pPr>
              <w:jc w:val="center"/>
              <w:rPr>
                <w:sz w:val="20"/>
                <w:szCs w:val="20"/>
              </w:rPr>
            </w:pPr>
            <w:r w:rsidRPr="00A5746B">
              <w:rPr>
                <w:sz w:val="20"/>
                <w:szCs w:val="20"/>
              </w:rPr>
              <w:t>98,3</w:t>
            </w:r>
          </w:p>
        </w:tc>
        <w:tc>
          <w:tcPr>
            <w:tcW w:w="377" w:type="pct"/>
            <w:shd w:val="clear" w:color="auto" w:fill="auto"/>
            <w:vAlign w:val="center"/>
          </w:tcPr>
          <w:p w:rsidR="00354E62" w:rsidRPr="00A5746B" w:rsidRDefault="00354E62">
            <w:pPr>
              <w:jc w:val="center"/>
              <w:rPr>
                <w:sz w:val="20"/>
                <w:szCs w:val="20"/>
              </w:rPr>
            </w:pPr>
            <w:r w:rsidRPr="00A5746B">
              <w:rPr>
                <w:sz w:val="20"/>
                <w:szCs w:val="20"/>
              </w:rPr>
              <w:t>98,2</w:t>
            </w:r>
          </w:p>
        </w:tc>
        <w:tc>
          <w:tcPr>
            <w:tcW w:w="377" w:type="pct"/>
            <w:shd w:val="clear" w:color="auto" w:fill="auto"/>
            <w:vAlign w:val="center"/>
          </w:tcPr>
          <w:p w:rsidR="00354E62" w:rsidRPr="00A5746B" w:rsidRDefault="00354E62">
            <w:pPr>
              <w:jc w:val="center"/>
              <w:rPr>
                <w:sz w:val="20"/>
                <w:szCs w:val="20"/>
              </w:rPr>
            </w:pPr>
            <w:r w:rsidRPr="00A5746B">
              <w:rPr>
                <w:sz w:val="20"/>
                <w:szCs w:val="20"/>
              </w:rPr>
              <w:t>98,1</w:t>
            </w:r>
          </w:p>
        </w:tc>
        <w:tc>
          <w:tcPr>
            <w:tcW w:w="381" w:type="pct"/>
            <w:vAlign w:val="center"/>
          </w:tcPr>
          <w:p w:rsidR="00354E62" w:rsidRPr="00A5746B" w:rsidRDefault="00354E62">
            <w:pPr>
              <w:jc w:val="center"/>
              <w:rPr>
                <w:sz w:val="20"/>
                <w:szCs w:val="20"/>
              </w:rPr>
            </w:pPr>
            <w:r w:rsidRPr="00A5746B">
              <w:rPr>
                <w:sz w:val="20"/>
                <w:szCs w:val="20"/>
              </w:rPr>
              <w:t>98,0</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17.3</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(основное топливо)</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т.у.т.</w:t>
            </w:r>
          </w:p>
        </w:tc>
        <w:tc>
          <w:tcPr>
            <w:tcW w:w="476" w:type="pct"/>
            <w:shd w:val="clear" w:color="auto" w:fill="auto"/>
            <w:vAlign w:val="center"/>
          </w:tcPr>
          <w:p w:rsidR="00354E62" w:rsidRPr="00A5746B" w:rsidRDefault="00354E62">
            <w:pPr>
              <w:jc w:val="center"/>
              <w:rPr>
                <w:sz w:val="20"/>
                <w:szCs w:val="20"/>
              </w:rPr>
            </w:pPr>
            <w:r w:rsidRPr="00A5746B">
              <w:rPr>
                <w:sz w:val="20"/>
                <w:szCs w:val="20"/>
              </w:rPr>
              <w:t>81,3</w:t>
            </w:r>
          </w:p>
        </w:tc>
        <w:tc>
          <w:tcPr>
            <w:tcW w:w="377" w:type="pct"/>
            <w:shd w:val="clear" w:color="auto" w:fill="auto"/>
            <w:vAlign w:val="center"/>
          </w:tcPr>
          <w:p w:rsidR="00354E62" w:rsidRPr="00A5746B" w:rsidRDefault="00354E62">
            <w:pPr>
              <w:jc w:val="center"/>
              <w:rPr>
                <w:sz w:val="20"/>
                <w:szCs w:val="20"/>
              </w:rPr>
            </w:pPr>
            <w:r w:rsidRPr="00A5746B">
              <w:rPr>
                <w:sz w:val="20"/>
                <w:szCs w:val="20"/>
              </w:rPr>
              <w:t>74,2</w:t>
            </w:r>
          </w:p>
        </w:tc>
        <w:tc>
          <w:tcPr>
            <w:tcW w:w="377" w:type="pct"/>
            <w:shd w:val="clear" w:color="auto" w:fill="auto"/>
            <w:vAlign w:val="center"/>
          </w:tcPr>
          <w:p w:rsidR="00354E62" w:rsidRPr="00A5746B" w:rsidRDefault="00354E62">
            <w:pPr>
              <w:jc w:val="center"/>
              <w:rPr>
                <w:sz w:val="20"/>
                <w:szCs w:val="20"/>
              </w:rPr>
            </w:pPr>
            <w:r w:rsidRPr="00A5746B">
              <w:rPr>
                <w:sz w:val="20"/>
                <w:szCs w:val="20"/>
              </w:rPr>
              <w:t>74,2</w:t>
            </w:r>
          </w:p>
        </w:tc>
        <w:tc>
          <w:tcPr>
            <w:tcW w:w="377" w:type="pct"/>
            <w:shd w:val="clear" w:color="auto" w:fill="auto"/>
            <w:vAlign w:val="center"/>
          </w:tcPr>
          <w:p w:rsidR="00354E62" w:rsidRPr="00A5746B" w:rsidRDefault="00354E62">
            <w:pPr>
              <w:jc w:val="center"/>
              <w:rPr>
                <w:sz w:val="20"/>
                <w:szCs w:val="20"/>
              </w:rPr>
            </w:pPr>
            <w:r w:rsidRPr="00A5746B">
              <w:rPr>
                <w:sz w:val="20"/>
                <w:szCs w:val="20"/>
              </w:rPr>
              <w:t>74,1</w:t>
            </w:r>
          </w:p>
        </w:tc>
        <w:tc>
          <w:tcPr>
            <w:tcW w:w="377" w:type="pct"/>
            <w:shd w:val="clear" w:color="auto" w:fill="auto"/>
            <w:vAlign w:val="center"/>
          </w:tcPr>
          <w:p w:rsidR="00354E62" w:rsidRPr="00A5746B" w:rsidRDefault="00354E62">
            <w:pPr>
              <w:jc w:val="center"/>
              <w:rPr>
                <w:sz w:val="20"/>
                <w:szCs w:val="20"/>
              </w:rPr>
            </w:pPr>
            <w:r w:rsidRPr="00A5746B">
              <w:rPr>
                <w:sz w:val="20"/>
                <w:szCs w:val="20"/>
              </w:rPr>
              <w:t>74,1</w:t>
            </w:r>
          </w:p>
        </w:tc>
        <w:tc>
          <w:tcPr>
            <w:tcW w:w="377" w:type="pct"/>
            <w:shd w:val="clear" w:color="auto" w:fill="auto"/>
            <w:vAlign w:val="center"/>
          </w:tcPr>
          <w:p w:rsidR="00354E62" w:rsidRPr="00A5746B" w:rsidRDefault="00354E62">
            <w:pPr>
              <w:jc w:val="center"/>
              <w:rPr>
                <w:sz w:val="20"/>
                <w:szCs w:val="20"/>
              </w:rPr>
            </w:pPr>
            <w:r w:rsidRPr="00A5746B">
              <w:rPr>
                <w:sz w:val="20"/>
                <w:szCs w:val="20"/>
              </w:rPr>
              <w:t>74,0</w:t>
            </w:r>
          </w:p>
        </w:tc>
        <w:tc>
          <w:tcPr>
            <w:tcW w:w="377" w:type="pct"/>
            <w:shd w:val="clear" w:color="auto" w:fill="auto"/>
            <w:vAlign w:val="center"/>
          </w:tcPr>
          <w:p w:rsidR="00354E62" w:rsidRPr="00A5746B" w:rsidRDefault="00354E62">
            <w:pPr>
              <w:jc w:val="center"/>
              <w:rPr>
                <w:sz w:val="20"/>
                <w:szCs w:val="20"/>
              </w:rPr>
            </w:pPr>
            <w:r w:rsidRPr="00A5746B">
              <w:rPr>
                <w:sz w:val="20"/>
                <w:szCs w:val="20"/>
              </w:rPr>
              <w:t>74,0</w:t>
            </w:r>
          </w:p>
        </w:tc>
        <w:tc>
          <w:tcPr>
            <w:tcW w:w="381" w:type="pct"/>
            <w:vAlign w:val="center"/>
          </w:tcPr>
          <w:p w:rsidR="00354E62" w:rsidRPr="00A5746B" w:rsidRDefault="00354E62">
            <w:pPr>
              <w:jc w:val="center"/>
              <w:rPr>
                <w:sz w:val="20"/>
                <w:szCs w:val="20"/>
              </w:rPr>
            </w:pPr>
            <w:r w:rsidRPr="00A5746B">
              <w:rPr>
                <w:sz w:val="20"/>
                <w:szCs w:val="20"/>
              </w:rPr>
              <w:t>73,9</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17.4</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Выработка тепловой энергии</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Гкал</w:t>
            </w:r>
          </w:p>
        </w:tc>
        <w:tc>
          <w:tcPr>
            <w:tcW w:w="476" w:type="pct"/>
            <w:shd w:val="clear" w:color="auto" w:fill="auto"/>
            <w:vAlign w:val="center"/>
          </w:tcPr>
          <w:p w:rsidR="00354E62" w:rsidRPr="00A5746B" w:rsidRDefault="00354E62">
            <w:pPr>
              <w:jc w:val="center"/>
              <w:rPr>
                <w:sz w:val="20"/>
                <w:szCs w:val="20"/>
              </w:rPr>
            </w:pPr>
            <w:r w:rsidRPr="00A5746B">
              <w:rPr>
                <w:sz w:val="20"/>
                <w:szCs w:val="20"/>
              </w:rPr>
              <w:t>259,1</w:t>
            </w:r>
          </w:p>
        </w:tc>
        <w:tc>
          <w:tcPr>
            <w:tcW w:w="377" w:type="pct"/>
            <w:shd w:val="clear" w:color="auto" w:fill="auto"/>
            <w:vAlign w:val="center"/>
          </w:tcPr>
          <w:p w:rsidR="00354E62" w:rsidRPr="00A5746B" w:rsidRDefault="00354E62">
            <w:pPr>
              <w:jc w:val="center"/>
              <w:rPr>
                <w:sz w:val="20"/>
                <w:szCs w:val="20"/>
              </w:rPr>
            </w:pPr>
            <w:r w:rsidRPr="00A5746B">
              <w:rPr>
                <w:sz w:val="20"/>
                <w:szCs w:val="20"/>
              </w:rPr>
              <w:t>258,9</w:t>
            </w:r>
          </w:p>
        </w:tc>
        <w:tc>
          <w:tcPr>
            <w:tcW w:w="377" w:type="pct"/>
            <w:shd w:val="clear" w:color="auto" w:fill="auto"/>
            <w:vAlign w:val="center"/>
          </w:tcPr>
          <w:p w:rsidR="00354E62" w:rsidRPr="00A5746B" w:rsidRDefault="00354E62">
            <w:pPr>
              <w:jc w:val="center"/>
              <w:rPr>
                <w:sz w:val="20"/>
                <w:szCs w:val="20"/>
              </w:rPr>
            </w:pPr>
            <w:r w:rsidRPr="00A5746B">
              <w:rPr>
                <w:sz w:val="20"/>
                <w:szCs w:val="20"/>
              </w:rPr>
              <w:t>258,7</w:t>
            </w:r>
          </w:p>
        </w:tc>
        <w:tc>
          <w:tcPr>
            <w:tcW w:w="377" w:type="pct"/>
            <w:shd w:val="clear" w:color="auto" w:fill="auto"/>
            <w:vAlign w:val="center"/>
          </w:tcPr>
          <w:p w:rsidR="00354E62" w:rsidRPr="00A5746B" w:rsidRDefault="00354E62">
            <w:pPr>
              <w:jc w:val="center"/>
              <w:rPr>
                <w:sz w:val="20"/>
                <w:szCs w:val="20"/>
              </w:rPr>
            </w:pPr>
            <w:r w:rsidRPr="00A5746B">
              <w:rPr>
                <w:sz w:val="20"/>
                <w:szCs w:val="20"/>
              </w:rPr>
              <w:t>258,5</w:t>
            </w:r>
          </w:p>
        </w:tc>
        <w:tc>
          <w:tcPr>
            <w:tcW w:w="377" w:type="pct"/>
            <w:shd w:val="clear" w:color="auto" w:fill="auto"/>
            <w:vAlign w:val="center"/>
          </w:tcPr>
          <w:p w:rsidR="00354E62" w:rsidRPr="00A5746B" w:rsidRDefault="00354E62">
            <w:pPr>
              <w:jc w:val="center"/>
              <w:rPr>
                <w:sz w:val="20"/>
                <w:szCs w:val="20"/>
              </w:rPr>
            </w:pPr>
            <w:r w:rsidRPr="00A5746B">
              <w:rPr>
                <w:sz w:val="20"/>
                <w:szCs w:val="20"/>
              </w:rPr>
              <w:t>258,3</w:t>
            </w:r>
          </w:p>
        </w:tc>
        <w:tc>
          <w:tcPr>
            <w:tcW w:w="377" w:type="pct"/>
            <w:shd w:val="clear" w:color="auto" w:fill="auto"/>
            <w:vAlign w:val="center"/>
          </w:tcPr>
          <w:p w:rsidR="00354E62" w:rsidRPr="00A5746B" w:rsidRDefault="00354E62">
            <w:pPr>
              <w:jc w:val="center"/>
              <w:rPr>
                <w:sz w:val="20"/>
                <w:szCs w:val="20"/>
              </w:rPr>
            </w:pPr>
            <w:r w:rsidRPr="00A5746B">
              <w:rPr>
                <w:sz w:val="20"/>
                <w:szCs w:val="20"/>
              </w:rPr>
              <w:t>258,1</w:t>
            </w:r>
          </w:p>
        </w:tc>
        <w:tc>
          <w:tcPr>
            <w:tcW w:w="377" w:type="pct"/>
            <w:shd w:val="clear" w:color="auto" w:fill="auto"/>
            <w:vAlign w:val="center"/>
          </w:tcPr>
          <w:p w:rsidR="00354E62" w:rsidRPr="00A5746B" w:rsidRDefault="00354E62">
            <w:pPr>
              <w:jc w:val="center"/>
              <w:rPr>
                <w:sz w:val="20"/>
                <w:szCs w:val="20"/>
              </w:rPr>
            </w:pPr>
            <w:r w:rsidRPr="00A5746B">
              <w:rPr>
                <w:sz w:val="20"/>
                <w:szCs w:val="20"/>
              </w:rPr>
              <w:t>257,9</w:t>
            </w:r>
          </w:p>
        </w:tc>
        <w:tc>
          <w:tcPr>
            <w:tcW w:w="381" w:type="pct"/>
            <w:vAlign w:val="center"/>
          </w:tcPr>
          <w:p w:rsidR="00354E62" w:rsidRPr="00A5746B" w:rsidRDefault="00354E62">
            <w:pPr>
              <w:jc w:val="center"/>
              <w:rPr>
                <w:sz w:val="20"/>
                <w:szCs w:val="20"/>
              </w:rPr>
            </w:pPr>
            <w:r w:rsidRPr="00A5746B">
              <w:rPr>
                <w:sz w:val="20"/>
                <w:szCs w:val="20"/>
              </w:rPr>
              <w:t>257,8</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17.5</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Собственные и хозяйственные нужды котельной</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Гкал</w:t>
            </w:r>
          </w:p>
        </w:tc>
        <w:tc>
          <w:tcPr>
            <w:tcW w:w="476" w:type="pct"/>
            <w:shd w:val="clear" w:color="auto" w:fill="auto"/>
            <w:vAlign w:val="center"/>
          </w:tcPr>
          <w:p w:rsidR="00354E62" w:rsidRPr="00A5746B" w:rsidRDefault="00354E62">
            <w:pPr>
              <w:jc w:val="center"/>
              <w:rPr>
                <w:sz w:val="20"/>
                <w:szCs w:val="20"/>
              </w:rPr>
            </w:pPr>
            <w:r w:rsidRPr="00A5746B">
              <w:rPr>
                <w:sz w:val="20"/>
                <w:szCs w:val="20"/>
              </w:rPr>
              <w:t>13,5</w:t>
            </w:r>
          </w:p>
        </w:tc>
        <w:tc>
          <w:tcPr>
            <w:tcW w:w="377" w:type="pct"/>
            <w:shd w:val="clear" w:color="auto" w:fill="auto"/>
            <w:vAlign w:val="center"/>
          </w:tcPr>
          <w:p w:rsidR="00354E62" w:rsidRPr="00A5746B" w:rsidRDefault="00354E62">
            <w:pPr>
              <w:jc w:val="center"/>
              <w:rPr>
                <w:sz w:val="20"/>
                <w:szCs w:val="20"/>
              </w:rPr>
            </w:pPr>
            <w:r w:rsidRPr="00A5746B">
              <w:rPr>
                <w:sz w:val="20"/>
                <w:szCs w:val="20"/>
              </w:rPr>
              <w:t>13,5</w:t>
            </w:r>
          </w:p>
        </w:tc>
        <w:tc>
          <w:tcPr>
            <w:tcW w:w="377" w:type="pct"/>
            <w:shd w:val="clear" w:color="auto" w:fill="auto"/>
            <w:vAlign w:val="center"/>
          </w:tcPr>
          <w:p w:rsidR="00354E62" w:rsidRPr="00A5746B" w:rsidRDefault="00354E62">
            <w:pPr>
              <w:jc w:val="center"/>
              <w:rPr>
                <w:sz w:val="20"/>
                <w:szCs w:val="20"/>
              </w:rPr>
            </w:pPr>
            <w:r w:rsidRPr="00A5746B">
              <w:rPr>
                <w:sz w:val="20"/>
                <w:szCs w:val="20"/>
              </w:rPr>
              <w:t>13,5</w:t>
            </w:r>
          </w:p>
        </w:tc>
        <w:tc>
          <w:tcPr>
            <w:tcW w:w="377" w:type="pct"/>
            <w:shd w:val="clear" w:color="auto" w:fill="auto"/>
            <w:vAlign w:val="center"/>
          </w:tcPr>
          <w:p w:rsidR="00354E62" w:rsidRPr="00A5746B" w:rsidRDefault="00354E62">
            <w:pPr>
              <w:jc w:val="center"/>
              <w:rPr>
                <w:sz w:val="20"/>
                <w:szCs w:val="20"/>
              </w:rPr>
            </w:pPr>
            <w:r w:rsidRPr="00A5746B">
              <w:rPr>
                <w:sz w:val="20"/>
                <w:szCs w:val="20"/>
              </w:rPr>
              <w:t>13,5</w:t>
            </w:r>
          </w:p>
        </w:tc>
        <w:tc>
          <w:tcPr>
            <w:tcW w:w="377" w:type="pct"/>
            <w:shd w:val="clear" w:color="auto" w:fill="auto"/>
            <w:vAlign w:val="center"/>
          </w:tcPr>
          <w:p w:rsidR="00354E62" w:rsidRPr="00A5746B" w:rsidRDefault="00354E62">
            <w:pPr>
              <w:jc w:val="center"/>
              <w:rPr>
                <w:sz w:val="20"/>
                <w:szCs w:val="20"/>
              </w:rPr>
            </w:pPr>
            <w:r w:rsidRPr="00A5746B">
              <w:rPr>
                <w:sz w:val="20"/>
                <w:szCs w:val="20"/>
              </w:rPr>
              <w:t>13,5</w:t>
            </w:r>
          </w:p>
        </w:tc>
        <w:tc>
          <w:tcPr>
            <w:tcW w:w="377" w:type="pct"/>
            <w:shd w:val="clear" w:color="auto" w:fill="auto"/>
            <w:vAlign w:val="center"/>
          </w:tcPr>
          <w:p w:rsidR="00354E62" w:rsidRPr="00A5746B" w:rsidRDefault="00354E62">
            <w:pPr>
              <w:jc w:val="center"/>
              <w:rPr>
                <w:sz w:val="20"/>
                <w:szCs w:val="20"/>
              </w:rPr>
            </w:pPr>
            <w:r w:rsidRPr="00A5746B">
              <w:rPr>
                <w:sz w:val="20"/>
                <w:szCs w:val="20"/>
              </w:rPr>
              <w:t>13,5</w:t>
            </w:r>
          </w:p>
        </w:tc>
        <w:tc>
          <w:tcPr>
            <w:tcW w:w="377" w:type="pct"/>
            <w:shd w:val="clear" w:color="auto" w:fill="auto"/>
            <w:vAlign w:val="center"/>
          </w:tcPr>
          <w:p w:rsidR="00354E62" w:rsidRPr="00A5746B" w:rsidRDefault="00354E62">
            <w:pPr>
              <w:jc w:val="center"/>
              <w:rPr>
                <w:sz w:val="20"/>
                <w:szCs w:val="20"/>
              </w:rPr>
            </w:pPr>
            <w:r w:rsidRPr="00A5746B">
              <w:rPr>
                <w:sz w:val="20"/>
                <w:szCs w:val="20"/>
              </w:rPr>
              <w:t>13,5</w:t>
            </w:r>
          </w:p>
        </w:tc>
        <w:tc>
          <w:tcPr>
            <w:tcW w:w="381" w:type="pct"/>
            <w:vAlign w:val="center"/>
          </w:tcPr>
          <w:p w:rsidR="00354E62" w:rsidRPr="00A5746B" w:rsidRDefault="00354E62">
            <w:pPr>
              <w:jc w:val="center"/>
              <w:rPr>
                <w:sz w:val="20"/>
                <w:szCs w:val="20"/>
              </w:rPr>
            </w:pPr>
            <w:r w:rsidRPr="00A5746B">
              <w:rPr>
                <w:sz w:val="20"/>
                <w:szCs w:val="20"/>
              </w:rPr>
              <w:t>13,5</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17.6</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Тепловая энергия отпущенная в сети</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Гкал</w:t>
            </w:r>
          </w:p>
        </w:tc>
        <w:tc>
          <w:tcPr>
            <w:tcW w:w="476" w:type="pct"/>
            <w:shd w:val="clear" w:color="auto" w:fill="auto"/>
            <w:vAlign w:val="center"/>
          </w:tcPr>
          <w:p w:rsidR="00354E62" w:rsidRPr="00A5746B" w:rsidRDefault="00354E62">
            <w:pPr>
              <w:jc w:val="center"/>
              <w:rPr>
                <w:sz w:val="22"/>
              </w:rPr>
            </w:pPr>
            <w:r w:rsidRPr="00A5746B">
              <w:rPr>
                <w:sz w:val="22"/>
              </w:rPr>
              <w:t>245,6</w:t>
            </w:r>
          </w:p>
        </w:tc>
        <w:tc>
          <w:tcPr>
            <w:tcW w:w="377" w:type="pct"/>
            <w:shd w:val="clear" w:color="auto" w:fill="auto"/>
            <w:vAlign w:val="center"/>
          </w:tcPr>
          <w:p w:rsidR="00354E62" w:rsidRPr="00A5746B" w:rsidRDefault="00354E62">
            <w:pPr>
              <w:jc w:val="center"/>
              <w:rPr>
                <w:sz w:val="20"/>
                <w:szCs w:val="20"/>
              </w:rPr>
            </w:pPr>
            <w:r w:rsidRPr="00A5746B">
              <w:rPr>
                <w:sz w:val="20"/>
                <w:szCs w:val="20"/>
              </w:rPr>
              <w:t>245,4</w:t>
            </w:r>
          </w:p>
        </w:tc>
        <w:tc>
          <w:tcPr>
            <w:tcW w:w="377" w:type="pct"/>
            <w:shd w:val="clear" w:color="auto" w:fill="auto"/>
            <w:vAlign w:val="center"/>
          </w:tcPr>
          <w:p w:rsidR="00354E62" w:rsidRPr="00A5746B" w:rsidRDefault="00354E62">
            <w:pPr>
              <w:jc w:val="center"/>
              <w:rPr>
                <w:sz w:val="20"/>
                <w:szCs w:val="20"/>
              </w:rPr>
            </w:pPr>
            <w:r w:rsidRPr="00A5746B">
              <w:rPr>
                <w:sz w:val="20"/>
                <w:szCs w:val="20"/>
              </w:rPr>
              <w:t>245,2</w:t>
            </w:r>
          </w:p>
        </w:tc>
        <w:tc>
          <w:tcPr>
            <w:tcW w:w="377" w:type="pct"/>
            <w:shd w:val="clear" w:color="auto" w:fill="auto"/>
            <w:vAlign w:val="center"/>
          </w:tcPr>
          <w:p w:rsidR="00354E62" w:rsidRPr="00A5746B" w:rsidRDefault="00354E62">
            <w:pPr>
              <w:jc w:val="center"/>
              <w:rPr>
                <w:sz w:val="20"/>
                <w:szCs w:val="20"/>
              </w:rPr>
            </w:pPr>
            <w:r w:rsidRPr="00A5746B">
              <w:rPr>
                <w:sz w:val="20"/>
                <w:szCs w:val="20"/>
              </w:rPr>
              <w:t>245,0</w:t>
            </w:r>
          </w:p>
        </w:tc>
        <w:tc>
          <w:tcPr>
            <w:tcW w:w="377" w:type="pct"/>
            <w:shd w:val="clear" w:color="auto" w:fill="auto"/>
            <w:vAlign w:val="center"/>
          </w:tcPr>
          <w:p w:rsidR="00354E62" w:rsidRPr="00A5746B" w:rsidRDefault="00354E62">
            <w:pPr>
              <w:jc w:val="center"/>
              <w:rPr>
                <w:sz w:val="20"/>
                <w:szCs w:val="20"/>
              </w:rPr>
            </w:pPr>
            <w:r w:rsidRPr="00A5746B">
              <w:rPr>
                <w:sz w:val="20"/>
                <w:szCs w:val="20"/>
              </w:rPr>
              <w:t>244,8</w:t>
            </w:r>
          </w:p>
        </w:tc>
        <w:tc>
          <w:tcPr>
            <w:tcW w:w="377" w:type="pct"/>
            <w:shd w:val="clear" w:color="auto" w:fill="auto"/>
            <w:vAlign w:val="center"/>
          </w:tcPr>
          <w:p w:rsidR="00354E62" w:rsidRPr="00A5746B" w:rsidRDefault="00354E62">
            <w:pPr>
              <w:jc w:val="center"/>
              <w:rPr>
                <w:sz w:val="20"/>
                <w:szCs w:val="20"/>
              </w:rPr>
            </w:pPr>
            <w:r w:rsidRPr="00A5746B">
              <w:rPr>
                <w:sz w:val="20"/>
                <w:szCs w:val="20"/>
              </w:rPr>
              <w:t>244,6</w:t>
            </w:r>
          </w:p>
        </w:tc>
        <w:tc>
          <w:tcPr>
            <w:tcW w:w="377" w:type="pct"/>
            <w:shd w:val="clear" w:color="auto" w:fill="auto"/>
            <w:vAlign w:val="center"/>
          </w:tcPr>
          <w:p w:rsidR="00354E62" w:rsidRPr="00A5746B" w:rsidRDefault="00354E62">
            <w:pPr>
              <w:jc w:val="center"/>
              <w:rPr>
                <w:sz w:val="20"/>
                <w:szCs w:val="20"/>
              </w:rPr>
            </w:pPr>
            <w:r w:rsidRPr="00A5746B">
              <w:rPr>
                <w:sz w:val="20"/>
                <w:szCs w:val="20"/>
              </w:rPr>
              <w:t>244,5</w:t>
            </w:r>
          </w:p>
        </w:tc>
        <w:tc>
          <w:tcPr>
            <w:tcW w:w="381" w:type="pct"/>
            <w:vAlign w:val="center"/>
          </w:tcPr>
          <w:p w:rsidR="00354E62" w:rsidRPr="00A5746B" w:rsidRDefault="00354E62">
            <w:pPr>
              <w:jc w:val="center"/>
              <w:rPr>
                <w:sz w:val="20"/>
                <w:szCs w:val="20"/>
              </w:rPr>
            </w:pPr>
            <w:r w:rsidRPr="00A5746B">
              <w:rPr>
                <w:sz w:val="20"/>
                <w:szCs w:val="20"/>
              </w:rPr>
              <w:t>244,3</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17.7</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Потери тепловой сети</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Гкал</w:t>
            </w:r>
          </w:p>
        </w:tc>
        <w:tc>
          <w:tcPr>
            <w:tcW w:w="476" w:type="pct"/>
            <w:shd w:val="clear" w:color="auto" w:fill="auto"/>
            <w:vAlign w:val="center"/>
          </w:tcPr>
          <w:p w:rsidR="00354E62" w:rsidRPr="00A5746B" w:rsidRDefault="00354E62">
            <w:pPr>
              <w:jc w:val="center"/>
              <w:rPr>
                <w:sz w:val="20"/>
                <w:szCs w:val="20"/>
              </w:rPr>
            </w:pPr>
            <w:r w:rsidRPr="00A5746B">
              <w:rPr>
                <w:sz w:val="20"/>
                <w:szCs w:val="20"/>
              </w:rPr>
              <w:t>37,3</w:t>
            </w:r>
          </w:p>
        </w:tc>
        <w:tc>
          <w:tcPr>
            <w:tcW w:w="377" w:type="pct"/>
            <w:shd w:val="clear" w:color="auto" w:fill="auto"/>
            <w:vAlign w:val="center"/>
          </w:tcPr>
          <w:p w:rsidR="00354E62" w:rsidRPr="00A5746B" w:rsidRDefault="00354E62">
            <w:pPr>
              <w:jc w:val="center"/>
              <w:rPr>
                <w:sz w:val="20"/>
                <w:szCs w:val="20"/>
              </w:rPr>
            </w:pPr>
            <w:r w:rsidRPr="00A5746B">
              <w:rPr>
                <w:sz w:val="20"/>
                <w:szCs w:val="20"/>
              </w:rPr>
              <w:t>37,1</w:t>
            </w:r>
          </w:p>
        </w:tc>
        <w:tc>
          <w:tcPr>
            <w:tcW w:w="377" w:type="pct"/>
            <w:shd w:val="clear" w:color="auto" w:fill="auto"/>
            <w:vAlign w:val="center"/>
          </w:tcPr>
          <w:p w:rsidR="00354E62" w:rsidRPr="00A5746B" w:rsidRDefault="00354E62">
            <w:pPr>
              <w:jc w:val="center"/>
              <w:rPr>
                <w:sz w:val="20"/>
                <w:szCs w:val="20"/>
              </w:rPr>
            </w:pPr>
            <w:r w:rsidRPr="00A5746B">
              <w:rPr>
                <w:sz w:val="20"/>
                <w:szCs w:val="20"/>
              </w:rPr>
              <w:t>36,9</w:t>
            </w:r>
          </w:p>
        </w:tc>
        <w:tc>
          <w:tcPr>
            <w:tcW w:w="377" w:type="pct"/>
            <w:shd w:val="clear" w:color="auto" w:fill="auto"/>
            <w:vAlign w:val="center"/>
          </w:tcPr>
          <w:p w:rsidR="00354E62" w:rsidRPr="00A5746B" w:rsidRDefault="00354E62">
            <w:pPr>
              <w:jc w:val="center"/>
              <w:rPr>
                <w:sz w:val="20"/>
                <w:szCs w:val="20"/>
              </w:rPr>
            </w:pPr>
            <w:r w:rsidRPr="00A5746B">
              <w:rPr>
                <w:sz w:val="20"/>
                <w:szCs w:val="20"/>
              </w:rPr>
              <w:t>36,7</w:t>
            </w:r>
          </w:p>
        </w:tc>
        <w:tc>
          <w:tcPr>
            <w:tcW w:w="377" w:type="pct"/>
            <w:shd w:val="clear" w:color="auto" w:fill="auto"/>
            <w:vAlign w:val="center"/>
          </w:tcPr>
          <w:p w:rsidR="00354E62" w:rsidRPr="00A5746B" w:rsidRDefault="00354E62">
            <w:pPr>
              <w:jc w:val="center"/>
              <w:rPr>
                <w:sz w:val="20"/>
                <w:szCs w:val="20"/>
              </w:rPr>
            </w:pPr>
            <w:r w:rsidRPr="00A5746B">
              <w:rPr>
                <w:sz w:val="20"/>
                <w:szCs w:val="20"/>
              </w:rPr>
              <w:t>36,6</w:t>
            </w:r>
          </w:p>
        </w:tc>
        <w:tc>
          <w:tcPr>
            <w:tcW w:w="377" w:type="pct"/>
            <w:shd w:val="clear" w:color="auto" w:fill="auto"/>
            <w:vAlign w:val="center"/>
          </w:tcPr>
          <w:p w:rsidR="00354E62" w:rsidRPr="00A5746B" w:rsidRDefault="00354E62">
            <w:pPr>
              <w:jc w:val="center"/>
              <w:rPr>
                <w:sz w:val="20"/>
                <w:szCs w:val="20"/>
              </w:rPr>
            </w:pPr>
            <w:r w:rsidRPr="00A5746B">
              <w:rPr>
                <w:sz w:val="20"/>
                <w:szCs w:val="20"/>
              </w:rPr>
              <w:t>36,4</w:t>
            </w:r>
          </w:p>
        </w:tc>
        <w:tc>
          <w:tcPr>
            <w:tcW w:w="377" w:type="pct"/>
            <w:shd w:val="clear" w:color="auto" w:fill="auto"/>
            <w:vAlign w:val="center"/>
          </w:tcPr>
          <w:p w:rsidR="00354E62" w:rsidRPr="00A5746B" w:rsidRDefault="00354E62">
            <w:pPr>
              <w:jc w:val="center"/>
              <w:rPr>
                <w:sz w:val="20"/>
                <w:szCs w:val="20"/>
              </w:rPr>
            </w:pPr>
            <w:r w:rsidRPr="00A5746B">
              <w:rPr>
                <w:sz w:val="20"/>
                <w:szCs w:val="20"/>
              </w:rPr>
              <w:t>36,2</w:t>
            </w:r>
          </w:p>
        </w:tc>
        <w:tc>
          <w:tcPr>
            <w:tcW w:w="381" w:type="pct"/>
            <w:vAlign w:val="center"/>
          </w:tcPr>
          <w:p w:rsidR="00354E62" w:rsidRPr="00A5746B" w:rsidRDefault="00354E62">
            <w:pPr>
              <w:jc w:val="center"/>
              <w:rPr>
                <w:sz w:val="20"/>
                <w:szCs w:val="20"/>
              </w:rPr>
            </w:pPr>
            <w:r w:rsidRPr="00A5746B">
              <w:rPr>
                <w:sz w:val="20"/>
                <w:szCs w:val="20"/>
              </w:rPr>
              <w:t>36,0</w:t>
            </w:r>
          </w:p>
        </w:tc>
      </w:tr>
      <w:tr w:rsidR="00354E62" w:rsidRPr="00A5746B" w:rsidTr="00EC2167">
        <w:trPr>
          <w:cantSplit/>
        </w:trPr>
        <w:tc>
          <w:tcPr>
            <w:tcW w:w="274" w:type="pct"/>
            <w:vAlign w:val="bottom"/>
          </w:tcPr>
          <w:p w:rsidR="00354E62" w:rsidRPr="00A5746B" w:rsidRDefault="00354E62" w:rsidP="00EC2167">
            <w:pPr>
              <w:jc w:val="center"/>
              <w:rPr>
                <w:sz w:val="22"/>
              </w:rPr>
            </w:pP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 </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w:t>
            </w:r>
          </w:p>
        </w:tc>
        <w:tc>
          <w:tcPr>
            <w:tcW w:w="476" w:type="pct"/>
            <w:shd w:val="clear" w:color="auto" w:fill="auto"/>
            <w:vAlign w:val="center"/>
          </w:tcPr>
          <w:p w:rsidR="00354E62" w:rsidRPr="00A5746B" w:rsidRDefault="00354E62">
            <w:pPr>
              <w:jc w:val="center"/>
              <w:rPr>
                <w:sz w:val="22"/>
              </w:rPr>
            </w:pPr>
            <w:r w:rsidRPr="00A5746B">
              <w:rPr>
                <w:sz w:val="22"/>
              </w:rPr>
              <w:t>15,2</w:t>
            </w:r>
          </w:p>
        </w:tc>
        <w:tc>
          <w:tcPr>
            <w:tcW w:w="377" w:type="pct"/>
            <w:shd w:val="clear" w:color="auto" w:fill="auto"/>
            <w:vAlign w:val="center"/>
          </w:tcPr>
          <w:p w:rsidR="00354E62" w:rsidRPr="00A5746B" w:rsidRDefault="00354E62">
            <w:pPr>
              <w:jc w:val="center"/>
              <w:rPr>
                <w:sz w:val="22"/>
              </w:rPr>
            </w:pPr>
            <w:r w:rsidRPr="00A5746B">
              <w:rPr>
                <w:sz w:val="22"/>
              </w:rPr>
              <w:t>15,1</w:t>
            </w:r>
          </w:p>
        </w:tc>
        <w:tc>
          <w:tcPr>
            <w:tcW w:w="377" w:type="pct"/>
            <w:shd w:val="clear" w:color="auto" w:fill="auto"/>
            <w:vAlign w:val="center"/>
          </w:tcPr>
          <w:p w:rsidR="00354E62" w:rsidRPr="00A5746B" w:rsidRDefault="00354E62">
            <w:pPr>
              <w:jc w:val="center"/>
              <w:rPr>
                <w:sz w:val="22"/>
              </w:rPr>
            </w:pPr>
            <w:r w:rsidRPr="00A5746B">
              <w:rPr>
                <w:sz w:val="22"/>
              </w:rPr>
              <w:t>15,1</w:t>
            </w:r>
          </w:p>
        </w:tc>
        <w:tc>
          <w:tcPr>
            <w:tcW w:w="377" w:type="pct"/>
            <w:shd w:val="clear" w:color="auto" w:fill="auto"/>
            <w:vAlign w:val="center"/>
          </w:tcPr>
          <w:p w:rsidR="00354E62" w:rsidRPr="00A5746B" w:rsidRDefault="00354E62">
            <w:pPr>
              <w:jc w:val="center"/>
              <w:rPr>
                <w:sz w:val="22"/>
              </w:rPr>
            </w:pPr>
            <w:r w:rsidRPr="00A5746B">
              <w:rPr>
                <w:sz w:val="22"/>
              </w:rPr>
              <w:t>15,0</w:t>
            </w:r>
          </w:p>
        </w:tc>
        <w:tc>
          <w:tcPr>
            <w:tcW w:w="377" w:type="pct"/>
            <w:shd w:val="clear" w:color="auto" w:fill="auto"/>
            <w:vAlign w:val="center"/>
          </w:tcPr>
          <w:p w:rsidR="00354E62" w:rsidRPr="00A5746B" w:rsidRDefault="00354E62">
            <w:pPr>
              <w:jc w:val="center"/>
              <w:rPr>
                <w:sz w:val="22"/>
              </w:rPr>
            </w:pPr>
            <w:r w:rsidRPr="00A5746B">
              <w:rPr>
                <w:sz w:val="22"/>
              </w:rPr>
              <w:t>14,9</w:t>
            </w:r>
          </w:p>
        </w:tc>
        <w:tc>
          <w:tcPr>
            <w:tcW w:w="377" w:type="pct"/>
            <w:shd w:val="clear" w:color="auto" w:fill="auto"/>
            <w:vAlign w:val="center"/>
          </w:tcPr>
          <w:p w:rsidR="00354E62" w:rsidRPr="00A5746B" w:rsidRDefault="00354E62">
            <w:pPr>
              <w:jc w:val="center"/>
              <w:rPr>
                <w:sz w:val="22"/>
              </w:rPr>
            </w:pPr>
            <w:r w:rsidRPr="00A5746B">
              <w:rPr>
                <w:sz w:val="22"/>
              </w:rPr>
              <w:t>14,9</w:t>
            </w:r>
          </w:p>
        </w:tc>
        <w:tc>
          <w:tcPr>
            <w:tcW w:w="377" w:type="pct"/>
            <w:shd w:val="clear" w:color="auto" w:fill="auto"/>
            <w:vAlign w:val="center"/>
          </w:tcPr>
          <w:p w:rsidR="00354E62" w:rsidRPr="00A5746B" w:rsidRDefault="00354E62">
            <w:pPr>
              <w:jc w:val="center"/>
              <w:rPr>
                <w:sz w:val="22"/>
              </w:rPr>
            </w:pPr>
            <w:r w:rsidRPr="00A5746B">
              <w:rPr>
                <w:sz w:val="22"/>
              </w:rPr>
              <w:t>14,8</w:t>
            </w:r>
          </w:p>
        </w:tc>
        <w:tc>
          <w:tcPr>
            <w:tcW w:w="381" w:type="pct"/>
            <w:vAlign w:val="center"/>
          </w:tcPr>
          <w:p w:rsidR="00354E62" w:rsidRPr="00A5746B" w:rsidRDefault="00354E62">
            <w:pPr>
              <w:jc w:val="center"/>
              <w:rPr>
                <w:sz w:val="22"/>
              </w:rPr>
            </w:pPr>
            <w:r w:rsidRPr="00A5746B">
              <w:rPr>
                <w:sz w:val="22"/>
              </w:rPr>
              <w:t>14,7</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17.8</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Тепловая энергия отпущенная п</w:t>
            </w:r>
            <w:r w:rsidRPr="00A5746B">
              <w:rPr>
                <w:rFonts w:eastAsia="Times New Roman"/>
                <w:sz w:val="22"/>
                <w:lang w:eastAsia="ru-RU"/>
              </w:rPr>
              <w:t>о</w:t>
            </w:r>
            <w:r w:rsidRPr="00A5746B">
              <w:rPr>
                <w:rFonts w:eastAsia="Times New Roman"/>
                <w:sz w:val="22"/>
                <w:lang w:eastAsia="ru-RU"/>
              </w:rPr>
              <w:t>требителям</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Гкал</w:t>
            </w:r>
          </w:p>
        </w:tc>
        <w:tc>
          <w:tcPr>
            <w:tcW w:w="476" w:type="pct"/>
            <w:shd w:val="clear" w:color="auto" w:fill="auto"/>
            <w:vAlign w:val="center"/>
          </w:tcPr>
          <w:p w:rsidR="00354E62" w:rsidRPr="00A5746B" w:rsidRDefault="00354E62">
            <w:pPr>
              <w:jc w:val="center"/>
              <w:rPr>
                <w:sz w:val="20"/>
                <w:szCs w:val="20"/>
              </w:rPr>
            </w:pPr>
            <w:r w:rsidRPr="00A5746B">
              <w:rPr>
                <w:sz w:val="20"/>
                <w:szCs w:val="20"/>
              </w:rPr>
              <w:t>208,3</w:t>
            </w:r>
          </w:p>
        </w:tc>
        <w:tc>
          <w:tcPr>
            <w:tcW w:w="377" w:type="pct"/>
            <w:shd w:val="clear" w:color="auto" w:fill="auto"/>
            <w:vAlign w:val="center"/>
          </w:tcPr>
          <w:p w:rsidR="00354E62" w:rsidRPr="00A5746B" w:rsidRDefault="00354E62">
            <w:pPr>
              <w:jc w:val="center"/>
              <w:rPr>
                <w:sz w:val="20"/>
                <w:szCs w:val="20"/>
              </w:rPr>
            </w:pPr>
            <w:r w:rsidRPr="00A5746B">
              <w:rPr>
                <w:sz w:val="20"/>
                <w:szCs w:val="20"/>
              </w:rPr>
              <w:t>208,3</w:t>
            </w:r>
          </w:p>
        </w:tc>
        <w:tc>
          <w:tcPr>
            <w:tcW w:w="377" w:type="pct"/>
            <w:shd w:val="clear" w:color="auto" w:fill="auto"/>
            <w:vAlign w:val="center"/>
          </w:tcPr>
          <w:p w:rsidR="00354E62" w:rsidRPr="00A5746B" w:rsidRDefault="00354E62">
            <w:pPr>
              <w:jc w:val="center"/>
              <w:rPr>
                <w:sz w:val="20"/>
                <w:szCs w:val="20"/>
              </w:rPr>
            </w:pPr>
            <w:r w:rsidRPr="00A5746B">
              <w:rPr>
                <w:sz w:val="20"/>
                <w:szCs w:val="20"/>
              </w:rPr>
              <w:t>208,3</w:t>
            </w:r>
          </w:p>
        </w:tc>
        <w:tc>
          <w:tcPr>
            <w:tcW w:w="377" w:type="pct"/>
            <w:shd w:val="clear" w:color="auto" w:fill="auto"/>
            <w:vAlign w:val="center"/>
          </w:tcPr>
          <w:p w:rsidR="00354E62" w:rsidRPr="00A5746B" w:rsidRDefault="00354E62">
            <w:pPr>
              <w:jc w:val="center"/>
              <w:rPr>
                <w:sz w:val="20"/>
                <w:szCs w:val="20"/>
              </w:rPr>
            </w:pPr>
            <w:r w:rsidRPr="00A5746B">
              <w:rPr>
                <w:sz w:val="20"/>
                <w:szCs w:val="20"/>
              </w:rPr>
              <w:t>208,3</w:t>
            </w:r>
          </w:p>
        </w:tc>
        <w:tc>
          <w:tcPr>
            <w:tcW w:w="377" w:type="pct"/>
            <w:shd w:val="clear" w:color="auto" w:fill="auto"/>
            <w:vAlign w:val="center"/>
          </w:tcPr>
          <w:p w:rsidR="00354E62" w:rsidRPr="00A5746B" w:rsidRDefault="00354E62">
            <w:pPr>
              <w:jc w:val="center"/>
              <w:rPr>
                <w:sz w:val="20"/>
                <w:szCs w:val="20"/>
              </w:rPr>
            </w:pPr>
            <w:r w:rsidRPr="00A5746B">
              <w:rPr>
                <w:sz w:val="20"/>
                <w:szCs w:val="20"/>
              </w:rPr>
              <w:t>208,3</w:t>
            </w:r>
          </w:p>
        </w:tc>
        <w:tc>
          <w:tcPr>
            <w:tcW w:w="377" w:type="pct"/>
            <w:shd w:val="clear" w:color="auto" w:fill="auto"/>
            <w:vAlign w:val="center"/>
          </w:tcPr>
          <w:p w:rsidR="00354E62" w:rsidRPr="00A5746B" w:rsidRDefault="00354E62">
            <w:pPr>
              <w:jc w:val="center"/>
              <w:rPr>
                <w:sz w:val="20"/>
                <w:szCs w:val="20"/>
              </w:rPr>
            </w:pPr>
            <w:r w:rsidRPr="00A5746B">
              <w:rPr>
                <w:sz w:val="20"/>
                <w:szCs w:val="20"/>
              </w:rPr>
              <w:t>208,3</w:t>
            </w:r>
          </w:p>
        </w:tc>
        <w:tc>
          <w:tcPr>
            <w:tcW w:w="377" w:type="pct"/>
            <w:shd w:val="clear" w:color="auto" w:fill="auto"/>
            <w:vAlign w:val="center"/>
          </w:tcPr>
          <w:p w:rsidR="00354E62" w:rsidRPr="00A5746B" w:rsidRDefault="00354E62">
            <w:pPr>
              <w:jc w:val="center"/>
              <w:rPr>
                <w:sz w:val="20"/>
                <w:szCs w:val="20"/>
              </w:rPr>
            </w:pPr>
            <w:r w:rsidRPr="00A5746B">
              <w:rPr>
                <w:sz w:val="20"/>
                <w:szCs w:val="20"/>
              </w:rPr>
              <w:t>208,3</w:t>
            </w:r>
          </w:p>
        </w:tc>
        <w:tc>
          <w:tcPr>
            <w:tcW w:w="381" w:type="pct"/>
            <w:vAlign w:val="center"/>
          </w:tcPr>
          <w:p w:rsidR="00354E62" w:rsidRPr="00A5746B" w:rsidRDefault="00354E62">
            <w:pPr>
              <w:jc w:val="center"/>
              <w:rPr>
                <w:sz w:val="20"/>
                <w:szCs w:val="20"/>
              </w:rPr>
            </w:pPr>
            <w:r w:rsidRPr="00A5746B">
              <w:rPr>
                <w:sz w:val="20"/>
                <w:szCs w:val="20"/>
              </w:rPr>
              <w:t>208,3</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17.9</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УРУТ на отпуск тепловой энергии</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кг.у.т/Гкал</w:t>
            </w:r>
          </w:p>
        </w:tc>
        <w:tc>
          <w:tcPr>
            <w:tcW w:w="476" w:type="pct"/>
            <w:shd w:val="clear" w:color="auto" w:fill="auto"/>
            <w:vAlign w:val="center"/>
          </w:tcPr>
          <w:p w:rsidR="00354E62" w:rsidRPr="00A5746B" w:rsidRDefault="00354E62">
            <w:pPr>
              <w:jc w:val="center"/>
              <w:rPr>
                <w:sz w:val="20"/>
                <w:szCs w:val="20"/>
              </w:rPr>
            </w:pPr>
            <w:r w:rsidRPr="00A5746B">
              <w:rPr>
                <w:sz w:val="20"/>
                <w:szCs w:val="20"/>
              </w:rPr>
              <w:t>204,1</w:t>
            </w:r>
          </w:p>
        </w:tc>
        <w:tc>
          <w:tcPr>
            <w:tcW w:w="377" w:type="pct"/>
            <w:shd w:val="clear" w:color="auto" w:fill="auto"/>
            <w:vAlign w:val="center"/>
          </w:tcPr>
          <w:p w:rsidR="00354E62" w:rsidRPr="00A5746B" w:rsidRDefault="00354E62">
            <w:pPr>
              <w:jc w:val="center"/>
              <w:rPr>
                <w:sz w:val="20"/>
                <w:szCs w:val="20"/>
              </w:rPr>
            </w:pPr>
            <w:r w:rsidRPr="00A5746B">
              <w:rPr>
                <w:sz w:val="20"/>
                <w:szCs w:val="20"/>
              </w:rPr>
              <w:t>286,7</w:t>
            </w:r>
          </w:p>
        </w:tc>
        <w:tc>
          <w:tcPr>
            <w:tcW w:w="377" w:type="pct"/>
            <w:shd w:val="clear" w:color="auto" w:fill="auto"/>
            <w:vAlign w:val="center"/>
          </w:tcPr>
          <w:p w:rsidR="00354E62" w:rsidRPr="00A5746B" w:rsidRDefault="00354E62">
            <w:pPr>
              <w:jc w:val="center"/>
              <w:rPr>
                <w:sz w:val="20"/>
                <w:szCs w:val="20"/>
              </w:rPr>
            </w:pPr>
            <w:r w:rsidRPr="00A5746B">
              <w:rPr>
                <w:sz w:val="20"/>
                <w:szCs w:val="20"/>
              </w:rPr>
              <w:t>286,7</w:t>
            </w:r>
          </w:p>
        </w:tc>
        <w:tc>
          <w:tcPr>
            <w:tcW w:w="377" w:type="pct"/>
            <w:shd w:val="clear" w:color="auto" w:fill="auto"/>
            <w:vAlign w:val="center"/>
          </w:tcPr>
          <w:p w:rsidR="00354E62" w:rsidRPr="00A5746B" w:rsidRDefault="00354E62">
            <w:pPr>
              <w:jc w:val="center"/>
              <w:rPr>
                <w:sz w:val="20"/>
                <w:szCs w:val="20"/>
              </w:rPr>
            </w:pPr>
            <w:r w:rsidRPr="00A5746B">
              <w:rPr>
                <w:sz w:val="20"/>
                <w:szCs w:val="20"/>
              </w:rPr>
              <w:t>286,7</w:t>
            </w:r>
          </w:p>
        </w:tc>
        <w:tc>
          <w:tcPr>
            <w:tcW w:w="377" w:type="pct"/>
            <w:shd w:val="clear" w:color="auto" w:fill="auto"/>
            <w:vAlign w:val="center"/>
          </w:tcPr>
          <w:p w:rsidR="00354E62" w:rsidRPr="00A5746B" w:rsidRDefault="00354E62">
            <w:pPr>
              <w:jc w:val="center"/>
              <w:rPr>
                <w:sz w:val="20"/>
                <w:szCs w:val="20"/>
              </w:rPr>
            </w:pPr>
            <w:r w:rsidRPr="00A5746B">
              <w:rPr>
                <w:sz w:val="20"/>
                <w:szCs w:val="20"/>
              </w:rPr>
              <w:t>286,7</w:t>
            </w:r>
          </w:p>
        </w:tc>
        <w:tc>
          <w:tcPr>
            <w:tcW w:w="377" w:type="pct"/>
            <w:shd w:val="clear" w:color="auto" w:fill="auto"/>
            <w:vAlign w:val="center"/>
          </w:tcPr>
          <w:p w:rsidR="00354E62" w:rsidRPr="00A5746B" w:rsidRDefault="00354E62">
            <w:pPr>
              <w:jc w:val="center"/>
              <w:rPr>
                <w:sz w:val="20"/>
                <w:szCs w:val="20"/>
              </w:rPr>
            </w:pPr>
            <w:r w:rsidRPr="00A5746B">
              <w:rPr>
                <w:sz w:val="20"/>
                <w:szCs w:val="20"/>
              </w:rPr>
              <w:t>286,7</w:t>
            </w:r>
          </w:p>
        </w:tc>
        <w:tc>
          <w:tcPr>
            <w:tcW w:w="377" w:type="pct"/>
            <w:shd w:val="clear" w:color="auto" w:fill="auto"/>
            <w:vAlign w:val="center"/>
          </w:tcPr>
          <w:p w:rsidR="00354E62" w:rsidRPr="00A5746B" w:rsidRDefault="00354E62">
            <w:pPr>
              <w:jc w:val="center"/>
              <w:rPr>
                <w:sz w:val="20"/>
                <w:szCs w:val="20"/>
              </w:rPr>
            </w:pPr>
            <w:r w:rsidRPr="00A5746B">
              <w:rPr>
                <w:sz w:val="20"/>
                <w:szCs w:val="20"/>
              </w:rPr>
              <w:t>286,7</w:t>
            </w:r>
          </w:p>
        </w:tc>
        <w:tc>
          <w:tcPr>
            <w:tcW w:w="381" w:type="pct"/>
            <w:vAlign w:val="center"/>
          </w:tcPr>
          <w:p w:rsidR="00354E62" w:rsidRPr="00A5746B" w:rsidRDefault="00354E62">
            <w:pPr>
              <w:jc w:val="center"/>
              <w:rPr>
                <w:sz w:val="20"/>
                <w:szCs w:val="20"/>
              </w:rPr>
            </w:pPr>
            <w:r w:rsidRPr="00A5746B">
              <w:rPr>
                <w:sz w:val="20"/>
                <w:szCs w:val="20"/>
              </w:rPr>
              <w:t>286,7</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17.10</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Средневзвешенный КПД котел</w:t>
            </w:r>
            <w:r w:rsidRPr="00A5746B">
              <w:rPr>
                <w:rFonts w:eastAsia="Times New Roman"/>
                <w:sz w:val="22"/>
                <w:lang w:eastAsia="ru-RU"/>
              </w:rPr>
              <w:t>ь</w:t>
            </w:r>
            <w:r w:rsidRPr="00A5746B">
              <w:rPr>
                <w:rFonts w:eastAsia="Times New Roman"/>
                <w:sz w:val="22"/>
                <w:lang w:eastAsia="ru-RU"/>
              </w:rPr>
              <w:t>ной</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w:t>
            </w:r>
          </w:p>
        </w:tc>
        <w:tc>
          <w:tcPr>
            <w:tcW w:w="476" w:type="pct"/>
            <w:shd w:val="clear" w:color="auto" w:fill="auto"/>
            <w:vAlign w:val="center"/>
          </w:tcPr>
          <w:p w:rsidR="00354E62" w:rsidRPr="00A5746B" w:rsidRDefault="00354E62">
            <w:pPr>
              <w:jc w:val="center"/>
              <w:rPr>
                <w:sz w:val="20"/>
                <w:szCs w:val="20"/>
              </w:rPr>
            </w:pPr>
            <w:r w:rsidRPr="00A5746B">
              <w:rPr>
                <w:sz w:val="20"/>
                <w:szCs w:val="20"/>
              </w:rPr>
              <w:t>70,1</w:t>
            </w:r>
          </w:p>
        </w:tc>
        <w:tc>
          <w:tcPr>
            <w:tcW w:w="377" w:type="pct"/>
            <w:shd w:val="clear" w:color="auto" w:fill="auto"/>
            <w:vAlign w:val="center"/>
          </w:tcPr>
          <w:p w:rsidR="00354E62" w:rsidRPr="00A5746B" w:rsidRDefault="00354E62">
            <w:pPr>
              <w:jc w:val="center"/>
              <w:rPr>
                <w:sz w:val="20"/>
                <w:szCs w:val="20"/>
              </w:rPr>
            </w:pPr>
            <w:r w:rsidRPr="00A5746B">
              <w:rPr>
                <w:sz w:val="20"/>
                <w:szCs w:val="20"/>
              </w:rPr>
              <w:t>49,9</w:t>
            </w:r>
          </w:p>
        </w:tc>
        <w:tc>
          <w:tcPr>
            <w:tcW w:w="377" w:type="pct"/>
            <w:shd w:val="clear" w:color="auto" w:fill="auto"/>
            <w:vAlign w:val="center"/>
          </w:tcPr>
          <w:p w:rsidR="00354E62" w:rsidRPr="00A5746B" w:rsidRDefault="00354E62">
            <w:pPr>
              <w:jc w:val="center"/>
              <w:rPr>
                <w:sz w:val="20"/>
                <w:szCs w:val="20"/>
              </w:rPr>
            </w:pPr>
            <w:r w:rsidRPr="00A5746B">
              <w:rPr>
                <w:sz w:val="20"/>
                <w:szCs w:val="20"/>
              </w:rPr>
              <w:t>49,9</w:t>
            </w:r>
          </w:p>
        </w:tc>
        <w:tc>
          <w:tcPr>
            <w:tcW w:w="377" w:type="pct"/>
            <w:shd w:val="clear" w:color="auto" w:fill="auto"/>
            <w:vAlign w:val="center"/>
          </w:tcPr>
          <w:p w:rsidR="00354E62" w:rsidRPr="00A5746B" w:rsidRDefault="00354E62">
            <w:pPr>
              <w:jc w:val="center"/>
              <w:rPr>
                <w:sz w:val="20"/>
                <w:szCs w:val="20"/>
              </w:rPr>
            </w:pPr>
            <w:r w:rsidRPr="00A5746B">
              <w:rPr>
                <w:sz w:val="20"/>
                <w:szCs w:val="20"/>
              </w:rPr>
              <w:t>49,9</w:t>
            </w:r>
          </w:p>
        </w:tc>
        <w:tc>
          <w:tcPr>
            <w:tcW w:w="377" w:type="pct"/>
            <w:shd w:val="clear" w:color="auto" w:fill="auto"/>
            <w:vAlign w:val="center"/>
          </w:tcPr>
          <w:p w:rsidR="00354E62" w:rsidRPr="00A5746B" w:rsidRDefault="00354E62">
            <w:pPr>
              <w:jc w:val="center"/>
              <w:rPr>
                <w:sz w:val="20"/>
                <w:szCs w:val="20"/>
              </w:rPr>
            </w:pPr>
            <w:r w:rsidRPr="00A5746B">
              <w:rPr>
                <w:sz w:val="20"/>
                <w:szCs w:val="20"/>
              </w:rPr>
              <w:t>49,9</w:t>
            </w:r>
          </w:p>
        </w:tc>
        <w:tc>
          <w:tcPr>
            <w:tcW w:w="377" w:type="pct"/>
            <w:shd w:val="clear" w:color="auto" w:fill="auto"/>
            <w:vAlign w:val="center"/>
          </w:tcPr>
          <w:p w:rsidR="00354E62" w:rsidRPr="00A5746B" w:rsidRDefault="00354E62">
            <w:pPr>
              <w:jc w:val="center"/>
              <w:rPr>
                <w:sz w:val="20"/>
                <w:szCs w:val="20"/>
              </w:rPr>
            </w:pPr>
            <w:r w:rsidRPr="00A5746B">
              <w:rPr>
                <w:sz w:val="20"/>
                <w:szCs w:val="20"/>
              </w:rPr>
              <w:t>49,9</w:t>
            </w:r>
          </w:p>
        </w:tc>
        <w:tc>
          <w:tcPr>
            <w:tcW w:w="377" w:type="pct"/>
            <w:shd w:val="clear" w:color="auto" w:fill="auto"/>
            <w:vAlign w:val="center"/>
          </w:tcPr>
          <w:p w:rsidR="00354E62" w:rsidRPr="00A5746B" w:rsidRDefault="00354E62">
            <w:pPr>
              <w:jc w:val="center"/>
              <w:rPr>
                <w:sz w:val="20"/>
                <w:szCs w:val="20"/>
              </w:rPr>
            </w:pPr>
            <w:r w:rsidRPr="00A5746B">
              <w:rPr>
                <w:sz w:val="20"/>
                <w:szCs w:val="20"/>
              </w:rPr>
              <w:t>49,9</w:t>
            </w:r>
          </w:p>
        </w:tc>
        <w:tc>
          <w:tcPr>
            <w:tcW w:w="381" w:type="pct"/>
            <w:vAlign w:val="center"/>
          </w:tcPr>
          <w:p w:rsidR="00354E62" w:rsidRPr="00A5746B" w:rsidRDefault="00354E62">
            <w:pPr>
              <w:jc w:val="center"/>
              <w:rPr>
                <w:sz w:val="20"/>
                <w:szCs w:val="20"/>
              </w:rPr>
            </w:pPr>
            <w:r w:rsidRPr="00A5746B">
              <w:rPr>
                <w:sz w:val="20"/>
                <w:szCs w:val="20"/>
              </w:rPr>
              <w:t>49,9</w:t>
            </w:r>
          </w:p>
        </w:tc>
      </w:tr>
      <w:tr w:rsidR="00354E62" w:rsidRPr="00A5746B" w:rsidTr="002956A6">
        <w:trPr>
          <w:cantSplit/>
        </w:trPr>
        <w:tc>
          <w:tcPr>
            <w:tcW w:w="274" w:type="pct"/>
            <w:vAlign w:val="bottom"/>
          </w:tcPr>
          <w:p w:rsidR="00354E62" w:rsidRPr="00A5746B" w:rsidRDefault="00354E62" w:rsidP="00EC2167">
            <w:pPr>
              <w:jc w:val="center"/>
              <w:rPr>
                <w:sz w:val="22"/>
              </w:rPr>
            </w:pPr>
            <w:r w:rsidRPr="00A5746B">
              <w:rPr>
                <w:sz w:val="22"/>
              </w:rPr>
              <w:t>18</w:t>
            </w:r>
          </w:p>
        </w:tc>
        <w:tc>
          <w:tcPr>
            <w:tcW w:w="1192" w:type="pct"/>
            <w:shd w:val="clear" w:color="auto" w:fill="auto"/>
            <w:vAlign w:val="bottom"/>
          </w:tcPr>
          <w:p w:rsidR="00354E62" w:rsidRPr="00A5746B" w:rsidRDefault="00354E62" w:rsidP="00EC2167">
            <w:pPr>
              <w:jc w:val="left"/>
              <w:rPr>
                <w:rFonts w:eastAsia="Times New Roman"/>
                <w:sz w:val="22"/>
                <w:lang w:eastAsia="ru-RU"/>
              </w:rPr>
            </w:pPr>
            <w:r w:rsidRPr="00A5746B">
              <w:rPr>
                <w:rFonts w:eastAsia="Times New Roman"/>
                <w:b/>
                <w:bCs/>
                <w:sz w:val="22"/>
                <w:lang w:eastAsia="ru-RU"/>
              </w:rPr>
              <w:t>Котельная (п.Яр, ул. Пролета</w:t>
            </w:r>
            <w:r w:rsidRPr="00A5746B">
              <w:rPr>
                <w:rFonts w:eastAsia="Times New Roman"/>
                <w:b/>
                <w:bCs/>
                <w:sz w:val="22"/>
                <w:lang w:eastAsia="ru-RU"/>
              </w:rPr>
              <w:t>р</w:t>
            </w:r>
            <w:r w:rsidRPr="00A5746B">
              <w:rPr>
                <w:rFonts w:eastAsia="Times New Roman"/>
                <w:b/>
                <w:bCs/>
                <w:sz w:val="22"/>
                <w:lang w:eastAsia="ru-RU"/>
              </w:rPr>
              <w:t>ская, 14)</w:t>
            </w:r>
          </w:p>
        </w:tc>
        <w:tc>
          <w:tcPr>
            <w:tcW w:w="414" w:type="pct"/>
            <w:shd w:val="clear" w:color="auto" w:fill="auto"/>
            <w:vAlign w:val="center"/>
          </w:tcPr>
          <w:p w:rsidR="00354E62" w:rsidRPr="00A5746B" w:rsidRDefault="00354E62" w:rsidP="00EC2167">
            <w:pPr>
              <w:jc w:val="center"/>
              <w:rPr>
                <w:rFonts w:eastAsia="Times New Roman"/>
                <w:sz w:val="22"/>
                <w:lang w:eastAsia="ru-RU"/>
              </w:rPr>
            </w:pPr>
          </w:p>
        </w:tc>
        <w:tc>
          <w:tcPr>
            <w:tcW w:w="476" w:type="pct"/>
            <w:shd w:val="clear" w:color="auto" w:fill="auto"/>
            <w:vAlign w:val="center"/>
          </w:tcPr>
          <w:p w:rsidR="00354E62" w:rsidRPr="00A5746B" w:rsidRDefault="00354E62">
            <w:pPr>
              <w:rPr>
                <w:b/>
                <w:bCs/>
                <w:sz w:val="20"/>
                <w:szCs w:val="20"/>
              </w:rPr>
            </w:pPr>
            <w:r w:rsidRPr="00A5746B">
              <w:rPr>
                <w:b/>
                <w:bCs/>
                <w:sz w:val="20"/>
                <w:szCs w:val="20"/>
              </w:rPr>
              <w:t> </w:t>
            </w:r>
          </w:p>
        </w:tc>
        <w:tc>
          <w:tcPr>
            <w:tcW w:w="377" w:type="pct"/>
            <w:shd w:val="clear" w:color="auto" w:fill="auto"/>
            <w:vAlign w:val="center"/>
          </w:tcPr>
          <w:p w:rsidR="00354E62" w:rsidRPr="00A5746B" w:rsidRDefault="00354E62">
            <w:pPr>
              <w:rPr>
                <w:b/>
                <w:bCs/>
                <w:sz w:val="20"/>
                <w:szCs w:val="20"/>
              </w:rPr>
            </w:pPr>
            <w:r w:rsidRPr="00A5746B">
              <w:rPr>
                <w:b/>
                <w:bCs/>
                <w:sz w:val="20"/>
                <w:szCs w:val="20"/>
              </w:rPr>
              <w:t> </w:t>
            </w:r>
          </w:p>
        </w:tc>
        <w:tc>
          <w:tcPr>
            <w:tcW w:w="377" w:type="pct"/>
            <w:shd w:val="clear" w:color="auto" w:fill="auto"/>
            <w:vAlign w:val="center"/>
          </w:tcPr>
          <w:p w:rsidR="00354E62" w:rsidRPr="00A5746B" w:rsidRDefault="00354E62">
            <w:pPr>
              <w:rPr>
                <w:b/>
                <w:bCs/>
                <w:sz w:val="20"/>
                <w:szCs w:val="20"/>
              </w:rPr>
            </w:pPr>
            <w:r w:rsidRPr="00A5746B">
              <w:rPr>
                <w:b/>
                <w:bCs/>
                <w:sz w:val="20"/>
                <w:szCs w:val="20"/>
              </w:rPr>
              <w:t> </w:t>
            </w:r>
          </w:p>
        </w:tc>
        <w:tc>
          <w:tcPr>
            <w:tcW w:w="377" w:type="pct"/>
            <w:shd w:val="clear" w:color="auto" w:fill="auto"/>
            <w:vAlign w:val="center"/>
          </w:tcPr>
          <w:p w:rsidR="00354E62" w:rsidRPr="00A5746B" w:rsidRDefault="00354E62">
            <w:pPr>
              <w:rPr>
                <w:b/>
                <w:bCs/>
                <w:sz w:val="20"/>
                <w:szCs w:val="20"/>
              </w:rPr>
            </w:pPr>
            <w:r w:rsidRPr="00A5746B">
              <w:rPr>
                <w:b/>
                <w:bCs/>
                <w:sz w:val="20"/>
                <w:szCs w:val="20"/>
              </w:rPr>
              <w:t> </w:t>
            </w:r>
          </w:p>
        </w:tc>
        <w:tc>
          <w:tcPr>
            <w:tcW w:w="377" w:type="pct"/>
            <w:shd w:val="clear" w:color="auto" w:fill="auto"/>
            <w:vAlign w:val="center"/>
          </w:tcPr>
          <w:p w:rsidR="00354E62" w:rsidRPr="00A5746B" w:rsidRDefault="00354E62">
            <w:pPr>
              <w:rPr>
                <w:b/>
                <w:bCs/>
                <w:sz w:val="20"/>
                <w:szCs w:val="20"/>
              </w:rPr>
            </w:pPr>
            <w:r w:rsidRPr="00A5746B">
              <w:rPr>
                <w:b/>
                <w:bCs/>
                <w:sz w:val="20"/>
                <w:szCs w:val="20"/>
              </w:rPr>
              <w:t> </w:t>
            </w:r>
          </w:p>
        </w:tc>
        <w:tc>
          <w:tcPr>
            <w:tcW w:w="377" w:type="pct"/>
            <w:shd w:val="clear" w:color="auto" w:fill="auto"/>
            <w:vAlign w:val="center"/>
          </w:tcPr>
          <w:p w:rsidR="00354E62" w:rsidRPr="00A5746B" w:rsidRDefault="00354E62">
            <w:pPr>
              <w:rPr>
                <w:b/>
                <w:bCs/>
                <w:sz w:val="20"/>
                <w:szCs w:val="20"/>
              </w:rPr>
            </w:pPr>
            <w:r w:rsidRPr="00A5746B">
              <w:rPr>
                <w:b/>
                <w:bCs/>
                <w:sz w:val="20"/>
                <w:szCs w:val="20"/>
              </w:rPr>
              <w:t> </w:t>
            </w:r>
          </w:p>
        </w:tc>
        <w:tc>
          <w:tcPr>
            <w:tcW w:w="377" w:type="pct"/>
            <w:shd w:val="clear" w:color="auto" w:fill="auto"/>
            <w:vAlign w:val="center"/>
          </w:tcPr>
          <w:p w:rsidR="00354E62" w:rsidRPr="00A5746B" w:rsidRDefault="00354E62">
            <w:pPr>
              <w:rPr>
                <w:b/>
                <w:bCs/>
                <w:sz w:val="20"/>
                <w:szCs w:val="20"/>
              </w:rPr>
            </w:pPr>
            <w:r w:rsidRPr="00A5746B">
              <w:rPr>
                <w:b/>
                <w:bCs/>
                <w:sz w:val="20"/>
                <w:szCs w:val="20"/>
              </w:rPr>
              <w:t> </w:t>
            </w:r>
          </w:p>
        </w:tc>
        <w:tc>
          <w:tcPr>
            <w:tcW w:w="381" w:type="pct"/>
            <w:vAlign w:val="bottom"/>
          </w:tcPr>
          <w:p w:rsidR="00354E62" w:rsidRPr="00A5746B" w:rsidRDefault="00354E62">
            <w:pPr>
              <w:rPr>
                <w:rFonts w:ascii="Calibri" w:hAnsi="Calibri" w:cs="Calibri"/>
                <w:sz w:val="22"/>
              </w:rPr>
            </w:pP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18.1</w:t>
            </w:r>
          </w:p>
        </w:tc>
        <w:tc>
          <w:tcPr>
            <w:tcW w:w="1192" w:type="pct"/>
            <w:shd w:val="clear" w:color="auto" w:fill="auto"/>
            <w:vAlign w:val="center"/>
          </w:tcPr>
          <w:p w:rsidR="00354E62" w:rsidRPr="00A5746B" w:rsidRDefault="00354E62" w:rsidP="00EC2167">
            <w:pPr>
              <w:jc w:val="left"/>
              <w:rPr>
                <w:rFonts w:eastAsia="Times New Roman"/>
                <w:sz w:val="22"/>
                <w:lang w:eastAsia="ru-RU"/>
              </w:rPr>
            </w:pPr>
            <w:r w:rsidRPr="00A5746B">
              <w:rPr>
                <w:rFonts w:eastAsia="Times New Roman"/>
                <w:sz w:val="22"/>
                <w:lang w:eastAsia="ru-RU"/>
              </w:rPr>
              <w:t>Вид топлива</w:t>
            </w:r>
          </w:p>
        </w:tc>
        <w:tc>
          <w:tcPr>
            <w:tcW w:w="414" w:type="pct"/>
            <w:shd w:val="clear" w:color="auto" w:fill="auto"/>
            <w:vAlign w:val="center"/>
          </w:tcPr>
          <w:p w:rsidR="00354E62" w:rsidRPr="00A5746B" w:rsidRDefault="00354E62" w:rsidP="00EC2167">
            <w:pPr>
              <w:jc w:val="left"/>
              <w:rPr>
                <w:rFonts w:eastAsia="Times New Roman"/>
                <w:sz w:val="22"/>
                <w:lang w:eastAsia="ru-RU"/>
              </w:rPr>
            </w:pPr>
            <w:r w:rsidRPr="00A5746B">
              <w:rPr>
                <w:rFonts w:eastAsia="Times New Roman"/>
                <w:sz w:val="22"/>
                <w:lang w:eastAsia="ru-RU"/>
              </w:rPr>
              <w:t> </w:t>
            </w:r>
          </w:p>
        </w:tc>
        <w:tc>
          <w:tcPr>
            <w:tcW w:w="476" w:type="pct"/>
            <w:shd w:val="clear" w:color="auto" w:fill="auto"/>
            <w:vAlign w:val="center"/>
          </w:tcPr>
          <w:p w:rsidR="00354E62" w:rsidRPr="00A5746B" w:rsidRDefault="00354E62">
            <w:pPr>
              <w:rPr>
                <w:sz w:val="20"/>
                <w:szCs w:val="20"/>
              </w:rPr>
            </w:pPr>
            <w:r w:rsidRPr="00A5746B">
              <w:rPr>
                <w:sz w:val="20"/>
                <w:szCs w:val="20"/>
              </w:rPr>
              <w:t>пллеты</w:t>
            </w:r>
          </w:p>
        </w:tc>
        <w:tc>
          <w:tcPr>
            <w:tcW w:w="377" w:type="pct"/>
            <w:shd w:val="clear" w:color="auto" w:fill="auto"/>
            <w:vAlign w:val="center"/>
          </w:tcPr>
          <w:p w:rsidR="00354E62" w:rsidRPr="00A5746B" w:rsidRDefault="00354E62">
            <w:pPr>
              <w:rPr>
                <w:sz w:val="20"/>
                <w:szCs w:val="20"/>
              </w:rPr>
            </w:pPr>
            <w:r w:rsidRPr="00A5746B">
              <w:rPr>
                <w:sz w:val="20"/>
                <w:szCs w:val="20"/>
              </w:rPr>
              <w:t>пллеты</w:t>
            </w:r>
          </w:p>
        </w:tc>
        <w:tc>
          <w:tcPr>
            <w:tcW w:w="377" w:type="pct"/>
            <w:shd w:val="clear" w:color="auto" w:fill="auto"/>
            <w:vAlign w:val="center"/>
          </w:tcPr>
          <w:p w:rsidR="00354E62" w:rsidRPr="00A5746B" w:rsidRDefault="00354E62">
            <w:pPr>
              <w:rPr>
                <w:sz w:val="20"/>
                <w:szCs w:val="20"/>
              </w:rPr>
            </w:pPr>
            <w:r w:rsidRPr="00A5746B">
              <w:rPr>
                <w:sz w:val="20"/>
                <w:szCs w:val="20"/>
              </w:rPr>
              <w:t>пллеты</w:t>
            </w:r>
          </w:p>
        </w:tc>
        <w:tc>
          <w:tcPr>
            <w:tcW w:w="377" w:type="pct"/>
            <w:shd w:val="clear" w:color="auto" w:fill="auto"/>
            <w:vAlign w:val="center"/>
          </w:tcPr>
          <w:p w:rsidR="00354E62" w:rsidRPr="00A5746B" w:rsidRDefault="00354E62">
            <w:pPr>
              <w:rPr>
                <w:sz w:val="20"/>
                <w:szCs w:val="20"/>
              </w:rPr>
            </w:pPr>
            <w:r w:rsidRPr="00A5746B">
              <w:rPr>
                <w:sz w:val="20"/>
                <w:szCs w:val="20"/>
              </w:rPr>
              <w:t>пллеты</w:t>
            </w:r>
          </w:p>
        </w:tc>
        <w:tc>
          <w:tcPr>
            <w:tcW w:w="377" w:type="pct"/>
            <w:shd w:val="clear" w:color="auto" w:fill="auto"/>
            <w:vAlign w:val="center"/>
          </w:tcPr>
          <w:p w:rsidR="00354E62" w:rsidRPr="00A5746B" w:rsidRDefault="00354E62">
            <w:pPr>
              <w:rPr>
                <w:sz w:val="20"/>
                <w:szCs w:val="20"/>
              </w:rPr>
            </w:pPr>
            <w:r w:rsidRPr="00A5746B">
              <w:rPr>
                <w:sz w:val="20"/>
                <w:szCs w:val="20"/>
              </w:rPr>
              <w:t>пллеты</w:t>
            </w:r>
          </w:p>
        </w:tc>
        <w:tc>
          <w:tcPr>
            <w:tcW w:w="377" w:type="pct"/>
            <w:shd w:val="clear" w:color="auto" w:fill="auto"/>
            <w:vAlign w:val="center"/>
          </w:tcPr>
          <w:p w:rsidR="00354E62" w:rsidRPr="00A5746B" w:rsidRDefault="00354E62">
            <w:pPr>
              <w:rPr>
                <w:sz w:val="20"/>
                <w:szCs w:val="20"/>
              </w:rPr>
            </w:pPr>
            <w:r w:rsidRPr="00A5746B">
              <w:rPr>
                <w:sz w:val="20"/>
                <w:szCs w:val="20"/>
              </w:rPr>
              <w:t>пллеты</w:t>
            </w:r>
          </w:p>
        </w:tc>
        <w:tc>
          <w:tcPr>
            <w:tcW w:w="377" w:type="pct"/>
            <w:shd w:val="clear" w:color="auto" w:fill="auto"/>
            <w:vAlign w:val="center"/>
          </w:tcPr>
          <w:p w:rsidR="00354E62" w:rsidRPr="00A5746B" w:rsidRDefault="00354E62">
            <w:pPr>
              <w:rPr>
                <w:sz w:val="20"/>
                <w:szCs w:val="20"/>
              </w:rPr>
            </w:pPr>
            <w:r w:rsidRPr="00A5746B">
              <w:rPr>
                <w:sz w:val="20"/>
                <w:szCs w:val="20"/>
              </w:rPr>
              <w:t>пллеты</w:t>
            </w:r>
          </w:p>
        </w:tc>
        <w:tc>
          <w:tcPr>
            <w:tcW w:w="381" w:type="pct"/>
            <w:vAlign w:val="center"/>
          </w:tcPr>
          <w:p w:rsidR="00354E62" w:rsidRPr="00A5746B" w:rsidRDefault="00354E62">
            <w:pPr>
              <w:rPr>
                <w:sz w:val="20"/>
                <w:szCs w:val="20"/>
              </w:rPr>
            </w:pPr>
            <w:r w:rsidRPr="00A5746B">
              <w:rPr>
                <w:sz w:val="20"/>
                <w:szCs w:val="20"/>
              </w:rPr>
              <w:t>пллеты</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18.2</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расход натурального топлива</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тн</w:t>
            </w:r>
          </w:p>
        </w:tc>
        <w:tc>
          <w:tcPr>
            <w:tcW w:w="476" w:type="pct"/>
            <w:shd w:val="clear" w:color="auto" w:fill="auto"/>
            <w:vAlign w:val="center"/>
          </w:tcPr>
          <w:p w:rsidR="00354E62" w:rsidRPr="00A5746B" w:rsidRDefault="00354E62">
            <w:pPr>
              <w:jc w:val="center"/>
              <w:rPr>
                <w:sz w:val="20"/>
                <w:szCs w:val="20"/>
              </w:rPr>
            </w:pPr>
            <w:r w:rsidRPr="00A5746B">
              <w:rPr>
                <w:sz w:val="20"/>
                <w:szCs w:val="20"/>
              </w:rPr>
              <w:t>24,2</w:t>
            </w:r>
          </w:p>
        </w:tc>
        <w:tc>
          <w:tcPr>
            <w:tcW w:w="377" w:type="pct"/>
            <w:shd w:val="clear" w:color="auto" w:fill="auto"/>
            <w:vAlign w:val="center"/>
          </w:tcPr>
          <w:p w:rsidR="00354E62" w:rsidRPr="00A5746B" w:rsidRDefault="00354E62">
            <w:pPr>
              <w:jc w:val="center"/>
              <w:rPr>
                <w:sz w:val="20"/>
                <w:szCs w:val="20"/>
              </w:rPr>
            </w:pPr>
            <w:r w:rsidRPr="00A5746B">
              <w:rPr>
                <w:sz w:val="20"/>
                <w:szCs w:val="20"/>
              </w:rPr>
              <w:t>75,7</w:t>
            </w:r>
          </w:p>
        </w:tc>
        <w:tc>
          <w:tcPr>
            <w:tcW w:w="377" w:type="pct"/>
            <w:shd w:val="clear" w:color="auto" w:fill="auto"/>
            <w:vAlign w:val="center"/>
          </w:tcPr>
          <w:p w:rsidR="00354E62" w:rsidRPr="00A5746B" w:rsidRDefault="00354E62">
            <w:pPr>
              <w:jc w:val="center"/>
              <w:rPr>
                <w:sz w:val="20"/>
                <w:szCs w:val="20"/>
              </w:rPr>
            </w:pPr>
            <w:r w:rsidRPr="00A5746B">
              <w:rPr>
                <w:sz w:val="20"/>
                <w:szCs w:val="20"/>
              </w:rPr>
              <w:t>75,5</w:t>
            </w:r>
          </w:p>
        </w:tc>
        <w:tc>
          <w:tcPr>
            <w:tcW w:w="377" w:type="pct"/>
            <w:shd w:val="clear" w:color="auto" w:fill="auto"/>
            <w:vAlign w:val="center"/>
          </w:tcPr>
          <w:p w:rsidR="00354E62" w:rsidRPr="00A5746B" w:rsidRDefault="00354E62">
            <w:pPr>
              <w:jc w:val="center"/>
              <w:rPr>
                <w:sz w:val="20"/>
                <w:szCs w:val="20"/>
              </w:rPr>
            </w:pPr>
            <w:r w:rsidRPr="00A5746B">
              <w:rPr>
                <w:sz w:val="20"/>
                <w:szCs w:val="20"/>
              </w:rPr>
              <w:t>75,4</w:t>
            </w:r>
          </w:p>
        </w:tc>
        <w:tc>
          <w:tcPr>
            <w:tcW w:w="377" w:type="pct"/>
            <w:shd w:val="clear" w:color="auto" w:fill="auto"/>
            <w:vAlign w:val="center"/>
          </w:tcPr>
          <w:p w:rsidR="00354E62" w:rsidRPr="00A5746B" w:rsidRDefault="00354E62">
            <w:pPr>
              <w:jc w:val="center"/>
              <w:rPr>
                <w:sz w:val="20"/>
                <w:szCs w:val="20"/>
              </w:rPr>
            </w:pPr>
            <w:r w:rsidRPr="00A5746B">
              <w:rPr>
                <w:sz w:val="20"/>
                <w:szCs w:val="20"/>
              </w:rPr>
              <w:t>75,2</w:t>
            </w:r>
          </w:p>
        </w:tc>
        <w:tc>
          <w:tcPr>
            <w:tcW w:w="377" w:type="pct"/>
            <w:shd w:val="clear" w:color="auto" w:fill="auto"/>
            <w:vAlign w:val="center"/>
          </w:tcPr>
          <w:p w:rsidR="00354E62" w:rsidRPr="00A5746B" w:rsidRDefault="00354E62">
            <w:pPr>
              <w:jc w:val="center"/>
              <w:rPr>
                <w:sz w:val="20"/>
                <w:szCs w:val="20"/>
              </w:rPr>
            </w:pPr>
            <w:r w:rsidRPr="00A5746B">
              <w:rPr>
                <w:sz w:val="20"/>
                <w:szCs w:val="20"/>
              </w:rPr>
              <w:t>75,0</w:t>
            </w:r>
          </w:p>
        </w:tc>
        <w:tc>
          <w:tcPr>
            <w:tcW w:w="377" w:type="pct"/>
            <w:shd w:val="clear" w:color="auto" w:fill="auto"/>
            <w:vAlign w:val="center"/>
          </w:tcPr>
          <w:p w:rsidR="00354E62" w:rsidRPr="00A5746B" w:rsidRDefault="00354E62">
            <w:pPr>
              <w:jc w:val="center"/>
              <w:rPr>
                <w:sz w:val="20"/>
                <w:szCs w:val="20"/>
              </w:rPr>
            </w:pPr>
            <w:r w:rsidRPr="00A5746B">
              <w:rPr>
                <w:sz w:val="20"/>
                <w:szCs w:val="20"/>
              </w:rPr>
              <w:t>74,9</w:t>
            </w:r>
          </w:p>
        </w:tc>
        <w:tc>
          <w:tcPr>
            <w:tcW w:w="381" w:type="pct"/>
            <w:vAlign w:val="center"/>
          </w:tcPr>
          <w:p w:rsidR="00354E62" w:rsidRPr="00A5746B" w:rsidRDefault="00354E62">
            <w:pPr>
              <w:jc w:val="center"/>
              <w:rPr>
                <w:sz w:val="20"/>
                <w:szCs w:val="20"/>
              </w:rPr>
            </w:pPr>
            <w:r w:rsidRPr="00A5746B">
              <w:rPr>
                <w:sz w:val="20"/>
                <w:szCs w:val="20"/>
              </w:rPr>
              <w:t>74,7</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18.3</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(основное топливо)</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т.у.т.</w:t>
            </w:r>
          </w:p>
        </w:tc>
        <w:tc>
          <w:tcPr>
            <w:tcW w:w="476" w:type="pct"/>
            <w:shd w:val="clear" w:color="auto" w:fill="auto"/>
            <w:vAlign w:val="center"/>
          </w:tcPr>
          <w:p w:rsidR="00354E62" w:rsidRPr="00A5746B" w:rsidRDefault="00354E62">
            <w:pPr>
              <w:jc w:val="center"/>
              <w:rPr>
                <w:sz w:val="20"/>
                <w:szCs w:val="20"/>
              </w:rPr>
            </w:pPr>
            <w:r w:rsidRPr="00A5746B">
              <w:rPr>
                <w:sz w:val="20"/>
                <w:szCs w:val="20"/>
              </w:rPr>
              <w:t>15,1</w:t>
            </w:r>
          </w:p>
        </w:tc>
        <w:tc>
          <w:tcPr>
            <w:tcW w:w="377" w:type="pct"/>
            <w:shd w:val="clear" w:color="auto" w:fill="auto"/>
            <w:vAlign w:val="center"/>
          </w:tcPr>
          <w:p w:rsidR="00354E62" w:rsidRPr="00A5746B" w:rsidRDefault="00354E62">
            <w:pPr>
              <w:jc w:val="center"/>
              <w:rPr>
                <w:sz w:val="20"/>
                <w:szCs w:val="20"/>
              </w:rPr>
            </w:pPr>
            <w:r w:rsidRPr="00A5746B">
              <w:rPr>
                <w:sz w:val="20"/>
                <w:szCs w:val="20"/>
              </w:rPr>
              <w:t>47,1</w:t>
            </w:r>
          </w:p>
        </w:tc>
        <w:tc>
          <w:tcPr>
            <w:tcW w:w="377" w:type="pct"/>
            <w:shd w:val="clear" w:color="auto" w:fill="auto"/>
            <w:vAlign w:val="center"/>
          </w:tcPr>
          <w:p w:rsidR="00354E62" w:rsidRPr="00A5746B" w:rsidRDefault="00354E62">
            <w:pPr>
              <w:jc w:val="center"/>
              <w:rPr>
                <w:sz w:val="20"/>
                <w:szCs w:val="20"/>
              </w:rPr>
            </w:pPr>
            <w:r w:rsidRPr="00A5746B">
              <w:rPr>
                <w:sz w:val="20"/>
                <w:szCs w:val="20"/>
              </w:rPr>
              <w:t>47,0</w:t>
            </w:r>
          </w:p>
        </w:tc>
        <w:tc>
          <w:tcPr>
            <w:tcW w:w="377" w:type="pct"/>
            <w:shd w:val="clear" w:color="auto" w:fill="auto"/>
            <w:vAlign w:val="center"/>
          </w:tcPr>
          <w:p w:rsidR="00354E62" w:rsidRPr="00A5746B" w:rsidRDefault="00354E62">
            <w:pPr>
              <w:jc w:val="center"/>
              <w:rPr>
                <w:sz w:val="20"/>
                <w:szCs w:val="20"/>
              </w:rPr>
            </w:pPr>
            <w:r w:rsidRPr="00A5746B">
              <w:rPr>
                <w:sz w:val="20"/>
                <w:szCs w:val="20"/>
              </w:rPr>
              <w:t>46,9</w:t>
            </w:r>
          </w:p>
        </w:tc>
        <w:tc>
          <w:tcPr>
            <w:tcW w:w="377" w:type="pct"/>
            <w:shd w:val="clear" w:color="auto" w:fill="auto"/>
            <w:vAlign w:val="center"/>
          </w:tcPr>
          <w:p w:rsidR="00354E62" w:rsidRPr="00A5746B" w:rsidRDefault="00354E62">
            <w:pPr>
              <w:jc w:val="center"/>
              <w:rPr>
                <w:sz w:val="20"/>
                <w:szCs w:val="20"/>
              </w:rPr>
            </w:pPr>
            <w:r w:rsidRPr="00A5746B">
              <w:rPr>
                <w:sz w:val="20"/>
                <w:szCs w:val="20"/>
              </w:rPr>
              <w:t>46,8</w:t>
            </w:r>
          </w:p>
        </w:tc>
        <w:tc>
          <w:tcPr>
            <w:tcW w:w="377" w:type="pct"/>
            <w:shd w:val="clear" w:color="auto" w:fill="auto"/>
            <w:vAlign w:val="center"/>
          </w:tcPr>
          <w:p w:rsidR="00354E62" w:rsidRPr="00A5746B" w:rsidRDefault="00354E62">
            <w:pPr>
              <w:jc w:val="center"/>
              <w:rPr>
                <w:sz w:val="20"/>
                <w:szCs w:val="20"/>
              </w:rPr>
            </w:pPr>
            <w:r w:rsidRPr="00A5746B">
              <w:rPr>
                <w:sz w:val="20"/>
                <w:szCs w:val="20"/>
              </w:rPr>
              <w:t>46,7</w:t>
            </w:r>
          </w:p>
        </w:tc>
        <w:tc>
          <w:tcPr>
            <w:tcW w:w="377" w:type="pct"/>
            <w:shd w:val="clear" w:color="auto" w:fill="auto"/>
            <w:vAlign w:val="center"/>
          </w:tcPr>
          <w:p w:rsidR="00354E62" w:rsidRPr="00A5746B" w:rsidRDefault="00354E62">
            <w:pPr>
              <w:jc w:val="center"/>
              <w:rPr>
                <w:sz w:val="20"/>
                <w:szCs w:val="20"/>
              </w:rPr>
            </w:pPr>
            <w:r w:rsidRPr="00A5746B">
              <w:rPr>
                <w:sz w:val="20"/>
                <w:szCs w:val="20"/>
              </w:rPr>
              <w:t>46,6</w:t>
            </w:r>
          </w:p>
        </w:tc>
        <w:tc>
          <w:tcPr>
            <w:tcW w:w="381" w:type="pct"/>
            <w:vAlign w:val="center"/>
          </w:tcPr>
          <w:p w:rsidR="00354E62" w:rsidRPr="00A5746B" w:rsidRDefault="00354E62">
            <w:pPr>
              <w:jc w:val="center"/>
              <w:rPr>
                <w:sz w:val="20"/>
                <w:szCs w:val="20"/>
              </w:rPr>
            </w:pPr>
            <w:r w:rsidRPr="00A5746B">
              <w:rPr>
                <w:sz w:val="20"/>
                <w:szCs w:val="20"/>
              </w:rPr>
              <w:t>46,5</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18.4</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Выработка тепловой энергии</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Гкал</w:t>
            </w:r>
          </w:p>
        </w:tc>
        <w:tc>
          <w:tcPr>
            <w:tcW w:w="476" w:type="pct"/>
            <w:shd w:val="clear" w:color="auto" w:fill="auto"/>
            <w:vAlign w:val="center"/>
          </w:tcPr>
          <w:p w:rsidR="00354E62" w:rsidRPr="00A5746B" w:rsidRDefault="00354E62">
            <w:pPr>
              <w:jc w:val="center"/>
              <w:rPr>
                <w:sz w:val="20"/>
                <w:szCs w:val="20"/>
              </w:rPr>
            </w:pPr>
            <w:r w:rsidRPr="00A5746B">
              <w:rPr>
                <w:sz w:val="20"/>
                <w:szCs w:val="20"/>
              </w:rPr>
              <w:t>164,6</w:t>
            </w:r>
          </w:p>
        </w:tc>
        <w:tc>
          <w:tcPr>
            <w:tcW w:w="377" w:type="pct"/>
            <w:shd w:val="clear" w:color="auto" w:fill="auto"/>
            <w:vAlign w:val="center"/>
          </w:tcPr>
          <w:p w:rsidR="00354E62" w:rsidRPr="00A5746B" w:rsidRDefault="00354E62">
            <w:pPr>
              <w:jc w:val="center"/>
              <w:rPr>
                <w:sz w:val="20"/>
                <w:szCs w:val="20"/>
              </w:rPr>
            </w:pPr>
            <w:r w:rsidRPr="00A5746B">
              <w:rPr>
                <w:sz w:val="20"/>
                <w:szCs w:val="20"/>
              </w:rPr>
              <w:t>164,2</w:t>
            </w:r>
          </w:p>
        </w:tc>
        <w:tc>
          <w:tcPr>
            <w:tcW w:w="377" w:type="pct"/>
            <w:shd w:val="clear" w:color="auto" w:fill="auto"/>
            <w:vAlign w:val="center"/>
          </w:tcPr>
          <w:p w:rsidR="00354E62" w:rsidRPr="00A5746B" w:rsidRDefault="00354E62">
            <w:pPr>
              <w:jc w:val="center"/>
              <w:rPr>
                <w:sz w:val="20"/>
                <w:szCs w:val="20"/>
              </w:rPr>
            </w:pPr>
            <w:r w:rsidRPr="00A5746B">
              <w:rPr>
                <w:sz w:val="20"/>
                <w:szCs w:val="20"/>
              </w:rPr>
              <w:t>163,8</w:t>
            </w:r>
          </w:p>
        </w:tc>
        <w:tc>
          <w:tcPr>
            <w:tcW w:w="377" w:type="pct"/>
            <w:shd w:val="clear" w:color="auto" w:fill="auto"/>
            <w:vAlign w:val="center"/>
          </w:tcPr>
          <w:p w:rsidR="00354E62" w:rsidRPr="00A5746B" w:rsidRDefault="00354E62">
            <w:pPr>
              <w:jc w:val="center"/>
              <w:rPr>
                <w:sz w:val="20"/>
                <w:szCs w:val="20"/>
              </w:rPr>
            </w:pPr>
            <w:r w:rsidRPr="00A5746B">
              <w:rPr>
                <w:sz w:val="20"/>
                <w:szCs w:val="20"/>
              </w:rPr>
              <w:t>163,5</w:t>
            </w:r>
          </w:p>
        </w:tc>
        <w:tc>
          <w:tcPr>
            <w:tcW w:w="377" w:type="pct"/>
            <w:shd w:val="clear" w:color="auto" w:fill="auto"/>
            <w:vAlign w:val="center"/>
          </w:tcPr>
          <w:p w:rsidR="00354E62" w:rsidRPr="00A5746B" w:rsidRDefault="00354E62">
            <w:pPr>
              <w:jc w:val="center"/>
              <w:rPr>
                <w:sz w:val="20"/>
                <w:szCs w:val="20"/>
              </w:rPr>
            </w:pPr>
            <w:r w:rsidRPr="00A5746B">
              <w:rPr>
                <w:sz w:val="20"/>
                <w:szCs w:val="20"/>
              </w:rPr>
              <w:t>163,1</w:t>
            </w:r>
          </w:p>
        </w:tc>
        <w:tc>
          <w:tcPr>
            <w:tcW w:w="377" w:type="pct"/>
            <w:shd w:val="clear" w:color="auto" w:fill="auto"/>
            <w:vAlign w:val="center"/>
          </w:tcPr>
          <w:p w:rsidR="00354E62" w:rsidRPr="00A5746B" w:rsidRDefault="00354E62">
            <w:pPr>
              <w:jc w:val="center"/>
              <w:rPr>
                <w:sz w:val="20"/>
                <w:szCs w:val="20"/>
              </w:rPr>
            </w:pPr>
            <w:r w:rsidRPr="00A5746B">
              <w:rPr>
                <w:sz w:val="20"/>
                <w:szCs w:val="20"/>
              </w:rPr>
              <w:t>162,7</w:t>
            </w:r>
          </w:p>
        </w:tc>
        <w:tc>
          <w:tcPr>
            <w:tcW w:w="377" w:type="pct"/>
            <w:shd w:val="clear" w:color="auto" w:fill="auto"/>
            <w:vAlign w:val="center"/>
          </w:tcPr>
          <w:p w:rsidR="00354E62" w:rsidRPr="00A5746B" w:rsidRDefault="00354E62">
            <w:pPr>
              <w:jc w:val="center"/>
              <w:rPr>
                <w:sz w:val="20"/>
                <w:szCs w:val="20"/>
              </w:rPr>
            </w:pPr>
            <w:r w:rsidRPr="00A5746B">
              <w:rPr>
                <w:sz w:val="20"/>
                <w:szCs w:val="20"/>
              </w:rPr>
              <w:t>162,4</w:t>
            </w:r>
          </w:p>
        </w:tc>
        <w:tc>
          <w:tcPr>
            <w:tcW w:w="381" w:type="pct"/>
            <w:vAlign w:val="center"/>
          </w:tcPr>
          <w:p w:rsidR="00354E62" w:rsidRPr="00A5746B" w:rsidRDefault="00354E62">
            <w:pPr>
              <w:jc w:val="center"/>
              <w:rPr>
                <w:sz w:val="20"/>
                <w:szCs w:val="20"/>
              </w:rPr>
            </w:pPr>
            <w:r w:rsidRPr="00A5746B">
              <w:rPr>
                <w:sz w:val="20"/>
                <w:szCs w:val="20"/>
              </w:rPr>
              <w:t>162,0</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lastRenderedPageBreak/>
              <w:t>18.5</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Собственные и хозяйственные нужды котельной</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Гкал</w:t>
            </w:r>
          </w:p>
        </w:tc>
        <w:tc>
          <w:tcPr>
            <w:tcW w:w="476" w:type="pct"/>
            <w:shd w:val="clear" w:color="auto" w:fill="auto"/>
            <w:vAlign w:val="center"/>
          </w:tcPr>
          <w:p w:rsidR="00354E62" w:rsidRPr="00A5746B" w:rsidRDefault="00354E62">
            <w:pPr>
              <w:jc w:val="center"/>
              <w:rPr>
                <w:sz w:val="20"/>
                <w:szCs w:val="20"/>
              </w:rPr>
            </w:pPr>
            <w:r w:rsidRPr="00A5746B">
              <w:rPr>
                <w:sz w:val="20"/>
                <w:szCs w:val="20"/>
              </w:rPr>
              <w:t>8,6</w:t>
            </w:r>
          </w:p>
        </w:tc>
        <w:tc>
          <w:tcPr>
            <w:tcW w:w="377" w:type="pct"/>
            <w:shd w:val="clear" w:color="auto" w:fill="auto"/>
            <w:vAlign w:val="center"/>
          </w:tcPr>
          <w:p w:rsidR="00354E62" w:rsidRPr="00A5746B" w:rsidRDefault="00354E62">
            <w:pPr>
              <w:jc w:val="center"/>
              <w:rPr>
                <w:sz w:val="20"/>
                <w:szCs w:val="20"/>
              </w:rPr>
            </w:pPr>
            <w:r w:rsidRPr="00A5746B">
              <w:rPr>
                <w:sz w:val="20"/>
                <w:szCs w:val="20"/>
              </w:rPr>
              <w:t>8,6</w:t>
            </w:r>
          </w:p>
        </w:tc>
        <w:tc>
          <w:tcPr>
            <w:tcW w:w="377" w:type="pct"/>
            <w:shd w:val="clear" w:color="auto" w:fill="auto"/>
            <w:vAlign w:val="center"/>
          </w:tcPr>
          <w:p w:rsidR="00354E62" w:rsidRPr="00A5746B" w:rsidRDefault="00354E62">
            <w:pPr>
              <w:jc w:val="center"/>
              <w:rPr>
                <w:sz w:val="20"/>
                <w:szCs w:val="20"/>
              </w:rPr>
            </w:pPr>
            <w:r w:rsidRPr="00A5746B">
              <w:rPr>
                <w:sz w:val="20"/>
                <w:szCs w:val="20"/>
              </w:rPr>
              <w:t>8,6</w:t>
            </w:r>
          </w:p>
        </w:tc>
        <w:tc>
          <w:tcPr>
            <w:tcW w:w="377" w:type="pct"/>
            <w:shd w:val="clear" w:color="auto" w:fill="auto"/>
            <w:vAlign w:val="center"/>
          </w:tcPr>
          <w:p w:rsidR="00354E62" w:rsidRPr="00A5746B" w:rsidRDefault="00354E62">
            <w:pPr>
              <w:jc w:val="center"/>
              <w:rPr>
                <w:sz w:val="20"/>
                <w:szCs w:val="20"/>
              </w:rPr>
            </w:pPr>
            <w:r w:rsidRPr="00A5746B">
              <w:rPr>
                <w:sz w:val="20"/>
                <w:szCs w:val="20"/>
              </w:rPr>
              <w:t>8,6</w:t>
            </w:r>
          </w:p>
        </w:tc>
        <w:tc>
          <w:tcPr>
            <w:tcW w:w="377" w:type="pct"/>
            <w:shd w:val="clear" w:color="auto" w:fill="auto"/>
            <w:vAlign w:val="center"/>
          </w:tcPr>
          <w:p w:rsidR="00354E62" w:rsidRPr="00A5746B" w:rsidRDefault="00354E62">
            <w:pPr>
              <w:jc w:val="center"/>
              <w:rPr>
                <w:sz w:val="20"/>
                <w:szCs w:val="20"/>
              </w:rPr>
            </w:pPr>
            <w:r w:rsidRPr="00A5746B">
              <w:rPr>
                <w:sz w:val="20"/>
                <w:szCs w:val="20"/>
              </w:rPr>
              <w:t>8,6</w:t>
            </w:r>
          </w:p>
        </w:tc>
        <w:tc>
          <w:tcPr>
            <w:tcW w:w="377" w:type="pct"/>
            <w:shd w:val="clear" w:color="auto" w:fill="auto"/>
            <w:vAlign w:val="center"/>
          </w:tcPr>
          <w:p w:rsidR="00354E62" w:rsidRPr="00A5746B" w:rsidRDefault="00354E62">
            <w:pPr>
              <w:jc w:val="center"/>
              <w:rPr>
                <w:sz w:val="20"/>
                <w:szCs w:val="20"/>
              </w:rPr>
            </w:pPr>
            <w:r w:rsidRPr="00A5746B">
              <w:rPr>
                <w:sz w:val="20"/>
                <w:szCs w:val="20"/>
              </w:rPr>
              <w:t>8,6</w:t>
            </w:r>
          </w:p>
        </w:tc>
        <w:tc>
          <w:tcPr>
            <w:tcW w:w="377" w:type="pct"/>
            <w:shd w:val="clear" w:color="auto" w:fill="auto"/>
            <w:vAlign w:val="center"/>
          </w:tcPr>
          <w:p w:rsidR="00354E62" w:rsidRPr="00A5746B" w:rsidRDefault="00354E62">
            <w:pPr>
              <w:jc w:val="center"/>
              <w:rPr>
                <w:sz w:val="20"/>
                <w:szCs w:val="20"/>
              </w:rPr>
            </w:pPr>
            <w:r w:rsidRPr="00A5746B">
              <w:rPr>
                <w:sz w:val="20"/>
                <w:szCs w:val="20"/>
              </w:rPr>
              <w:t>8,6</w:t>
            </w:r>
          </w:p>
        </w:tc>
        <w:tc>
          <w:tcPr>
            <w:tcW w:w="381" w:type="pct"/>
            <w:vAlign w:val="center"/>
          </w:tcPr>
          <w:p w:rsidR="00354E62" w:rsidRPr="00A5746B" w:rsidRDefault="00354E62">
            <w:pPr>
              <w:jc w:val="center"/>
              <w:rPr>
                <w:sz w:val="20"/>
                <w:szCs w:val="20"/>
              </w:rPr>
            </w:pPr>
            <w:r w:rsidRPr="00A5746B">
              <w:rPr>
                <w:sz w:val="20"/>
                <w:szCs w:val="20"/>
              </w:rPr>
              <w:t>8,6</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18.6</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Тепловая энергия отпущенная в сети</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Гкал</w:t>
            </w:r>
          </w:p>
        </w:tc>
        <w:tc>
          <w:tcPr>
            <w:tcW w:w="476" w:type="pct"/>
            <w:shd w:val="clear" w:color="auto" w:fill="auto"/>
            <w:vAlign w:val="center"/>
          </w:tcPr>
          <w:p w:rsidR="00354E62" w:rsidRPr="00A5746B" w:rsidRDefault="00354E62">
            <w:pPr>
              <w:jc w:val="center"/>
              <w:rPr>
                <w:sz w:val="22"/>
              </w:rPr>
            </w:pPr>
            <w:r w:rsidRPr="00A5746B">
              <w:rPr>
                <w:sz w:val="22"/>
              </w:rPr>
              <w:t>156,0</w:t>
            </w:r>
          </w:p>
        </w:tc>
        <w:tc>
          <w:tcPr>
            <w:tcW w:w="377" w:type="pct"/>
            <w:shd w:val="clear" w:color="auto" w:fill="auto"/>
            <w:vAlign w:val="center"/>
          </w:tcPr>
          <w:p w:rsidR="00354E62" w:rsidRPr="00A5746B" w:rsidRDefault="00354E62">
            <w:pPr>
              <w:jc w:val="center"/>
              <w:rPr>
                <w:sz w:val="20"/>
                <w:szCs w:val="20"/>
              </w:rPr>
            </w:pPr>
            <w:r w:rsidRPr="00A5746B">
              <w:rPr>
                <w:sz w:val="20"/>
                <w:szCs w:val="20"/>
              </w:rPr>
              <w:t>155,6</w:t>
            </w:r>
          </w:p>
        </w:tc>
        <w:tc>
          <w:tcPr>
            <w:tcW w:w="377" w:type="pct"/>
            <w:shd w:val="clear" w:color="auto" w:fill="auto"/>
            <w:vAlign w:val="center"/>
          </w:tcPr>
          <w:p w:rsidR="00354E62" w:rsidRPr="00A5746B" w:rsidRDefault="00354E62">
            <w:pPr>
              <w:jc w:val="center"/>
              <w:rPr>
                <w:sz w:val="20"/>
                <w:szCs w:val="20"/>
              </w:rPr>
            </w:pPr>
            <w:r w:rsidRPr="00A5746B">
              <w:rPr>
                <w:sz w:val="20"/>
                <w:szCs w:val="20"/>
              </w:rPr>
              <w:t>155,3</w:t>
            </w:r>
          </w:p>
        </w:tc>
        <w:tc>
          <w:tcPr>
            <w:tcW w:w="377" w:type="pct"/>
            <w:shd w:val="clear" w:color="auto" w:fill="auto"/>
            <w:vAlign w:val="center"/>
          </w:tcPr>
          <w:p w:rsidR="00354E62" w:rsidRPr="00A5746B" w:rsidRDefault="00354E62">
            <w:pPr>
              <w:jc w:val="center"/>
              <w:rPr>
                <w:sz w:val="20"/>
                <w:szCs w:val="20"/>
              </w:rPr>
            </w:pPr>
            <w:r w:rsidRPr="00A5746B">
              <w:rPr>
                <w:sz w:val="20"/>
                <w:szCs w:val="20"/>
              </w:rPr>
              <w:t>154,9</w:t>
            </w:r>
          </w:p>
        </w:tc>
        <w:tc>
          <w:tcPr>
            <w:tcW w:w="377" w:type="pct"/>
            <w:shd w:val="clear" w:color="auto" w:fill="auto"/>
            <w:vAlign w:val="center"/>
          </w:tcPr>
          <w:p w:rsidR="00354E62" w:rsidRPr="00A5746B" w:rsidRDefault="00354E62">
            <w:pPr>
              <w:jc w:val="center"/>
              <w:rPr>
                <w:sz w:val="20"/>
                <w:szCs w:val="20"/>
              </w:rPr>
            </w:pPr>
            <w:r w:rsidRPr="00A5746B">
              <w:rPr>
                <w:sz w:val="20"/>
                <w:szCs w:val="20"/>
              </w:rPr>
              <w:t>154,5</w:t>
            </w:r>
          </w:p>
        </w:tc>
        <w:tc>
          <w:tcPr>
            <w:tcW w:w="377" w:type="pct"/>
            <w:shd w:val="clear" w:color="auto" w:fill="auto"/>
            <w:vAlign w:val="center"/>
          </w:tcPr>
          <w:p w:rsidR="00354E62" w:rsidRPr="00A5746B" w:rsidRDefault="00354E62">
            <w:pPr>
              <w:jc w:val="center"/>
              <w:rPr>
                <w:sz w:val="20"/>
                <w:szCs w:val="20"/>
              </w:rPr>
            </w:pPr>
            <w:r w:rsidRPr="00A5746B">
              <w:rPr>
                <w:sz w:val="20"/>
                <w:szCs w:val="20"/>
              </w:rPr>
              <w:t>154,2</w:t>
            </w:r>
          </w:p>
        </w:tc>
        <w:tc>
          <w:tcPr>
            <w:tcW w:w="377" w:type="pct"/>
            <w:shd w:val="clear" w:color="auto" w:fill="auto"/>
            <w:vAlign w:val="center"/>
          </w:tcPr>
          <w:p w:rsidR="00354E62" w:rsidRPr="00A5746B" w:rsidRDefault="00354E62">
            <w:pPr>
              <w:jc w:val="center"/>
              <w:rPr>
                <w:sz w:val="20"/>
                <w:szCs w:val="20"/>
              </w:rPr>
            </w:pPr>
            <w:r w:rsidRPr="00A5746B">
              <w:rPr>
                <w:sz w:val="20"/>
                <w:szCs w:val="20"/>
              </w:rPr>
              <w:t>153,8</w:t>
            </w:r>
          </w:p>
        </w:tc>
        <w:tc>
          <w:tcPr>
            <w:tcW w:w="381" w:type="pct"/>
            <w:vAlign w:val="center"/>
          </w:tcPr>
          <w:p w:rsidR="00354E62" w:rsidRPr="00A5746B" w:rsidRDefault="00354E62">
            <w:pPr>
              <w:jc w:val="center"/>
              <w:rPr>
                <w:sz w:val="20"/>
                <w:szCs w:val="20"/>
              </w:rPr>
            </w:pPr>
            <w:r w:rsidRPr="00A5746B">
              <w:rPr>
                <w:sz w:val="20"/>
                <w:szCs w:val="20"/>
              </w:rPr>
              <w:t>153,5</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18.7</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Потери тепловой сети</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Гкал</w:t>
            </w:r>
          </w:p>
        </w:tc>
        <w:tc>
          <w:tcPr>
            <w:tcW w:w="476" w:type="pct"/>
            <w:shd w:val="clear" w:color="auto" w:fill="auto"/>
            <w:vAlign w:val="center"/>
          </w:tcPr>
          <w:p w:rsidR="00354E62" w:rsidRPr="00A5746B" w:rsidRDefault="00354E62">
            <w:pPr>
              <w:jc w:val="center"/>
              <w:rPr>
                <w:sz w:val="20"/>
                <w:szCs w:val="20"/>
              </w:rPr>
            </w:pPr>
            <w:r w:rsidRPr="00A5746B">
              <w:rPr>
                <w:sz w:val="20"/>
                <w:szCs w:val="20"/>
              </w:rPr>
              <w:t>73,8</w:t>
            </w:r>
          </w:p>
        </w:tc>
        <w:tc>
          <w:tcPr>
            <w:tcW w:w="377" w:type="pct"/>
            <w:shd w:val="clear" w:color="auto" w:fill="auto"/>
            <w:vAlign w:val="center"/>
          </w:tcPr>
          <w:p w:rsidR="00354E62" w:rsidRPr="00A5746B" w:rsidRDefault="00354E62">
            <w:pPr>
              <w:jc w:val="center"/>
              <w:rPr>
                <w:sz w:val="20"/>
                <w:szCs w:val="20"/>
              </w:rPr>
            </w:pPr>
            <w:r w:rsidRPr="00A5746B">
              <w:rPr>
                <w:sz w:val="20"/>
                <w:szCs w:val="20"/>
              </w:rPr>
              <w:t>73,4</w:t>
            </w:r>
          </w:p>
        </w:tc>
        <w:tc>
          <w:tcPr>
            <w:tcW w:w="377" w:type="pct"/>
            <w:shd w:val="clear" w:color="auto" w:fill="auto"/>
            <w:vAlign w:val="center"/>
          </w:tcPr>
          <w:p w:rsidR="00354E62" w:rsidRPr="00A5746B" w:rsidRDefault="00354E62">
            <w:pPr>
              <w:jc w:val="center"/>
              <w:rPr>
                <w:sz w:val="20"/>
                <w:szCs w:val="20"/>
              </w:rPr>
            </w:pPr>
            <w:r w:rsidRPr="00A5746B">
              <w:rPr>
                <w:sz w:val="20"/>
                <w:szCs w:val="20"/>
              </w:rPr>
              <w:t>73,0</w:t>
            </w:r>
          </w:p>
        </w:tc>
        <w:tc>
          <w:tcPr>
            <w:tcW w:w="377" w:type="pct"/>
            <w:shd w:val="clear" w:color="auto" w:fill="auto"/>
            <w:vAlign w:val="center"/>
          </w:tcPr>
          <w:p w:rsidR="00354E62" w:rsidRPr="00A5746B" w:rsidRDefault="00354E62">
            <w:pPr>
              <w:jc w:val="center"/>
              <w:rPr>
                <w:sz w:val="20"/>
                <w:szCs w:val="20"/>
              </w:rPr>
            </w:pPr>
            <w:r w:rsidRPr="00A5746B">
              <w:rPr>
                <w:sz w:val="20"/>
                <w:szCs w:val="20"/>
              </w:rPr>
              <w:t>72,7</w:t>
            </w:r>
          </w:p>
        </w:tc>
        <w:tc>
          <w:tcPr>
            <w:tcW w:w="377" w:type="pct"/>
            <w:shd w:val="clear" w:color="auto" w:fill="auto"/>
            <w:vAlign w:val="center"/>
          </w:tcPr>
          <w:p w:rsidR="00354E62" w:rsidRPr="00A5746B" w:rsidRDefault="00354E62">
            <w:pPr>
              <w:jc w:val="center"/>
              <w:rPr>
                <w:sz w:val="20"/>
                <w:szCs w:val="20"/>
              </w:rPr>
            </w:pPr>
            <w:r w:rsidRPr="00A5746B">
              <w:rPr>
                <w:sz w:val="20"/>
                <w:szCs w:val="20"/>
              </w:rPr>
              <w:t>72,3</w:t>
            </w:r>
          </w:p>
        </w:tc>
        <w:tc>
          <w:tcPr>
            <w:tcW w:w="377" w:type="pct"/>
            <w:shd w:val="clear" w:color="auto" w:fill="auto"/>
            <w:vAlign w:val="center"/>
          </w:tcPr>
          <w:p w:rsidR="00354E62" w:rsidRPr="00A5746B" w:rsidRDefault="00354E62">
            <w:pPr>
              <w:jc w:val="center"/>
              <w:rPr>
                <w:sz w:val="20"/>
                <w:szCs w:val="20"/>
              </w:rPr>
            </w:pPr>
            <w:r w:rsidRPr="00A5746B">
              <w:rPr>
                <w:sz w:val="20"/>
                <w:szCs w:val="20"/>
              </w:rPr>
              <w:t>72,0</w:t>
            </w:r>
          </w:p>
        </w:tc>
        <w:tc>
          <w:tcPr>
            <w:tcW w:w="377" w:type="pct"/>
            <w:shd w:val="clear" w:color="auto" w:fill="auto"/>
            <w:vAlign w:val="center"/>
          </w:tcPr>
          <w:p w:rsidR="00354E62" w:rsidRPr="00A5746B" w:rsidRDefault="00354E62">
            <w:pPr>
              <w:jc w:val="center"/>
              <w:rPr>
                <w:sz w:val="20"/>
                <w:szCs w:val="20"/>
              </w:rPr>
            </w:pPr>
            <w:r w:rsidRPr="00A5746B">
              <w:rPr>
                <w:sz w:val="20"/>
                <w:szCs w:val="20"/>
              </w:rPr>
              <w:t>71,6</w:t>
            </w:r>
          </w:p>
        </w:tc>
        <w:tc>
          <w:tcPr>
            <w:tcW w:w="381" w:type="pct"/>
            <w:vAlign w:val="center"/>
          </w:tcPr>
          <w:p w:rsidR="00354E62" w:rsidRPr="00A5746B" w:rsidRDefault="00354E62">
            <w:pPr>
              <w:jc w:val="center"/>
              <w:rPr>
                <w:sz w:val="20"/>
                <w:szCs w:val="20"/>
              </w:rPr>
            </w:pPr>
            <w:r w:rsidRPr="00A5746B">
              <w:rPr>
                <w:sz w:val="20"/>
                <w:szCs w:val="20"/>
              </w:rPr>
              <w:t>71,2</w:t>
            </w:r>
          </w:p>
        </w:tc>
      </w:tr>
      <w:tr w:rsidR="00354E62" w:rsidRPr="00A5746B" w:rsidTr="00EC2167">
        <w:trPr>
          <w:cantSplit/>
        </w:trPr>
        <w:tc>
          <w:tcPr>
            <w:tcW w:w="274" w:type="pct"/>
            <w:vAlign w:val="bottom"/>
          </w:tcPr>
          <w:p w:rsidR="00354E62" w:rsidRPr="00A5746B" w:rsidRDefault="00354E62" w:rsidP="00EC2167">
            <w:pPr>
              <w:jc w:val="center"/>
              <w:rPr>
                <w:sz w:val="22"/>
              </w:rPr>
            </w:pP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 </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w:t>
            </w:r>
          </w:p>
        </w:tc>
        <w:tc>
          <w:tcPr>
            <w:tcW w:w="476" w:type="pct"/>
            <w:shd w:val="clear" w:color="auto" w:fill="auto"/>
            <w:vAlign w:val="center"/>
          </w:tcPr>
          <w:p w:rsidR="00354E62" w:rsidRPr="00A5746B" w:rsidRDefault="00354E62">
            <w:pPr>
              <w:jc w:val="center"/>
              <w:rPr>
                <w:sz w:val="22"/>
              </w:rPr>
            </w:pPr>
            <w:r w:rsidRPr="00A5746B">
              <w:rPr>
                <w:sz w:val="22"/>
              </w:rPr>
              <w:t>47,3</w:t>
            </w:r>
          </w:p>
        </w:tc>
        <w:tc>
          <w:tcPr>
            <w:tcW w:w="377" w:type="pct"/>
            <w:shd w:val="clear" w:color="auto" w:fill="auto"/>
            <w:vAlign w:val="center"/>
          </w:tcPr>
          <w:p w:rsidR="00354E62" w:rsidRPr="00A5746B" w:rsidRDefault="00354E62">
            <w:pPr>
              <w:jc w:val="center"/>
              <w:rPr>
                <w:sz w:val="22"/>
              </w:rPr>
            </w:pPr>
            <w:r w:rsidRPr="00A5746B">
              <w:rPr>
                <w:sz w:val="22"/>
              </w:rPr>
              <w:t>47,2</w:t>
            </w:r>
          </w:p>
        </w:tc>
        <w:tc>
          <w:tcPr>
            <w:tcW w:w="377" w:type="pct"/>
            <w:shd w:val="clear" w:color="auto" w:fill="auto"/>
            <w:vAlign w:val="center"/>
          </w:tcPr>
          <w:p w:rsidR="00354E62" w:rsidRPr="00A5746B" w:rsidRDefault="00354E62">
            <w:pPr>
              <w:jc w:val="center"/>
              <w:rPr>
                <w:sz w:val="22"/>
              </w:rPr>
            </w:pPr>
            <w:r w:rsidRPr="00A5746B">
              <w:rPr>
                <w:sz w:val="22"/>
              </w:rPr>
              <w:t>47,0</w:t>
            </w:r>
          </w:p>
        </w:tc>
        <w:tc>
          <w:tcPr>
            <w:tcW w:w="377" w:type="pct"/>
            <w:shd w:val="clear" w:color="auto" w:fill="auto"/>
            <w:vAlign w:val="center"/>
          </w:tcPr>
          <w:p w:rsidR="00354E62" w:rsidRPr="00A5746B" w:rsidRDefault="00354E62">
            <w:pPr>
              <w:jc w:val="center"/>
              <w:rPr>
                <w:sz w:val="22"/>
              </w:rPr>
            </w:pPr>
            <w:r w:rsidRPr="00A5746B">
              <w:rPr>
                <w:sz w:val="22"/>
              </w:rPr>
              <w:t>46,9</w:t>
            </w:r>
          </w:p>
        </w:tc>
        <w:tc>
          <w:tcPr>
            <w:tcW w:w="377" w:type="pct"/>
            <w:shd w:val="clear" w:color="auto" w:fill="auto"/>
            <w:vAlign w:val="center"/>
          </w:tcPr>
          <w:p w:rsidR="00354E62" w:rsidRPr="00A5746B" w:rsidRDefault="00354E62">
            <w:pPr>
              <w:jc w:val="center"/>
              <w:rPr>
                <w:sz w:val="22"/>
              </w:rPr>
            </w:pPr>
            <w:r w:rsidRPr="00A5746B">
              <w:rPr>
                <w:sz w:val="22"/>
              </w:rPr>
              <w:t>46,8</w:t>
            </w:r>
          </w:p>
        </w:tc>
        <w:tc>
          <w:tcPr>
            <w:tcW w:w="377" w:type="pct"/>
            <w:shd w:val="clear" w:color="auto" w:fill="auto"/>
            <w:vAlign w:val="center"/>
          </w:tcPr>
          <w:p w:rsidR="00354E62" w:rsidRPr="00A5746B" w:rsidRDefault="00354E62">
            <w:pPr>
              <w:jc w:val="center"/>
              <w:rPr>
                <w:sz w:val="22"/>
              </w:rPr>
            </w:pPr>
            <w:r w:rsidRPr="00A5746B">
              <w:rPr>
                <w:sz w:val="22"/>
              </w:rPr>
              <w:t>46,7</w:t>
            </w:r>
          </w:p>
        </w:tc>
        <w:tc>
          <w:tcPr>
            <w:tcW w:w="377" w:type="pct"/>
            <w:shd w:val="clear" w:color="auto" w:fill="auto"/>
            <w:vAlign w:val="center"/>
          </w:tcPr>
          <w:p w:rsidR="00354E62" w:rsidRPr="00A5746B" w:rsidRDefault="00354E62">
            <w:pPr>
              <w:jc w:val="center"/>
              <w:rPr>
                <w:sz w:val="22"/>
              </w:rPr>
            </w:pPr>
            <w:r w:rsidRPr="00A5746B">
              <w:rPr>
                <w:sz w:val="22"/>
              </w:rPr>
              <w:t>46,5</w:t>
            </w:r>
          </w:p>
        </w:tc>
        <w:tc>
          <w:tcPr>
            <w:tcW w:w="381" w:type="pct"/>
            <w:vAlign w:val="center"/>
          </w:tcPr>
          <w:p w:rsidR="00354E62" w:rsidRPr="00A5746B" w:rsidRDefault="00354E62">
            <w:pPr>
              <w:jc w:val="center"/>
              <w:rPr>
                <w:sz w:val="22"/>
              </w:rPr>
            </w:pPr>
            <w:r w:rsidRPr="00A5746B">
              <w:rPr>
                <w:sz w:val="22"/>
              </w:rPr>
              <w:t>46,4</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18.8</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Тепловая энергия отпущенная п</w:t>
            </w:r>
            <w:r w:rsidRPr="00A5746B">
              <w:rPr>
                <w:rFonts w:eastAsia="Times New Roman"/>
                <w:sz w:val="22"/>
                <w:lang w:eastAsia="ru-RU"/>
              </w:rPr>
              <w:t>о</w:t>
            </w:r>
            <w:r w:rsidRPr="00A5746B">
              <w:rPr>
                <w:rFonts w:eastAsia="Times New Roman"/>
                <w:sz w:val="22"/>
                <w:lang w:eastAsia="ru-RU"/>
              </w:rPr>
              <w:t>требителям</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Гкал</w:t>
            </w:r>
          </w:p>
        </w:tc>
        <w:tc>
          <w:tcPr>
            <w:tcW w:w="476" w:type="pct"/>
            <w:shd w:val="clear" w:color="auto" w:fill="auto"/>
            <w:vAlign w:val="center"/>
          </w:tcPr>
          <w:p w:rsidR="00354E62" w:rsidRPr="00A5746B" w:rsidRDefault="00354E62">
            <w:pPr>
              <w:jc w:val="center"/>
              <w:rPr>
                <w:sz w:val="20"/>
                <w:szCs w:val="20"/>
              </w:rPr>
            </w:pPr>
            <w:r w:rsidRPr="00A5746B">
              <w:rPr>
                <w:sz w:val="20"/>
                <w:szCs w:val="20"/>
              </w:rPr>
              <w:t>82,2</w:t>
            </w:r>
          </w:p>
        </w:tc>
        <w:tc>
          <w:tcPr>
            <w:tcW w:w="377" w:type="pct"/>
            <w:shd w:val="clear" w:color="auto" w:fill="auto"/>
            <w:vAlign w:val="center"/>
          </w:tcPr>
          <w:p w:rsidR="00354E62" w:rsidRPr="00A5746B" w:rsidRDefault="00354E62">
            <w:pPr>
              <w:jc w:val="center"/>
              <w:rPr>
                <w:sz w:val="20"/>
                <w:szCs w:val="20"/>
              </w:rPr>
            </w:pPr>
            <w:r w:rsidRPr="00A5746B">
              <w:rPr>
                <w:sz w:val="20"/>
                <w:szCs w:val="20"/>
              </w:rPr>
              <w:t>82,2</w:t>
            </w:r>
          </w:p>
        </w:tc>
        <w:tc>
          <w:tcPr>
            <w:tcW w:w="377" w:type="pct"/>
            <w:shd w:val="clear" w:color="auto" w:fill="auto"/>
            <w:vAlign w:val="center"/>
          </w:tcPr>
          <w:p w:rsidR="00354E62" w:rsidRPr="00A5746B" w:rsidRDefault="00354E62">
            <w:pPr>
              <w:jc w:val="center"/>
              <w:rPr>
                <w:sz w:val="20"/>
                <w:szCs w:val="20"/>
              </w:rPr>
            </w:pPr>
            <w:r w:rsidRPr="00A5746B">
              <w:rPr>
                <w:sz w:val="20"/>
                <w:szCs w:val="20"/>
              </w:rPr>
              <w:t>82,2</w:t>
            </w:r>
          </w:p>
        </w:tc>
        <w:tc>
          <w:tcPr>
            <w:tcW w:w="377" w:type="pct"/>
            <w:shd w:val="clear" w:color="auto" w:fill="auto"/>
            <w:vAlign w:val="center"/>
          </w:tcPr>
          <w:p w:rsidR="00354E62" w:rsidRPr="00A5746B" w:rsidRDefault="00354E62">
            <w:pPr>
              <w:jc w:val="center"/>
              <w:rPr>
                <w:sz w:val="20"/>
                <w:szCs w:val="20"/>
              </w:rPr>
            </w:pPr>
            <w:r w:rsidRPr="00A5746B">
              <w:rPr>
                <w:sz w:val="20"/>
                <w:szCs w:val="20"/>
              </w:rPr>
              <w:t>82,2</w:t>
            </w:r>
          </w:p>
        </w:tc>
        <w:tc>
          <w:tcPr>
            <w:tcW w:w="377" w:type="pct"/>
            <w:shd w:val="clear" w:color="auto" w:fill="auto"/>
            <w:vAlign w:val="center"/>
          </w:tcPr>
          <w:p w:rsidR="00354E62" w:rsidRPr="00A5746B" w:rsidRDefault="00354E62">
            <w:pPr>
              <w:jc w:val="center"/>
              <w:rPr>
                <w:sz w:val="20"/>
                <w:szCs w:val="20"/>
              </w:rPr>
            </w:pPr>
            <w:r w:rsidRPr="00A5746B">
              <w:rPr>
                <w:sz w:val="20"/>
                <w:szCs w:val="20"/>
              </w:rPr>
              <w:t>82,2</w:t>
            </w:r>
          </w:p>
        </w:tc>
        <w:tc>
          <w:tcPr>
            <w:tcW w:w="377" w:type="pct"/>
            <w:shd w:val="clear" w:color="auto" w:fill="auto"/>
            <w:vAlign w:val="center"/>
          </w:tcPr>
          <w:p w:rsidR="00354E62" w:rsidRPr="00A5746B" w:rsidRDefault="00354E62">
            <w:pPr>
              <w:jc w:val="center"/>
              <w:rPr>
                <w:sz w:val="20"/>
                <w:szCs w:val="20"/>
              </w:rPr>
            </w:pPr>
            <w:r w:rsidRPr="00A5746B">
              <w:rPr>
                <w:sz w:val="20"/>
                <w:szCs w:val="20"/>
              </w:rPr>
              <w:t>82,2</w:t>
            </w:r>
          </w:p>
        </w:tc>
        <w:tc>
          <w:tcPr>
            <w:tcW w:w="377" w:type="pct"/>
            <w:shd w:val="clear" w:color="auto" w:fill="auto"/>
            <w:vAlign w:val="center"/>
          </w:tcPr>
          <w:p w:rsidR="00354E62" w:rsidRPr="00A5746B" w:rsidRDefault="00354E62">
            <w:pPr>
              <w:jc w:val="center"/>
              <w:rPr>
                <w:sz w:val="20"/>
                <w:szCs w:val="20"/>
              </w:rPr>
            </w:pPr>
            <w:r w:rsidRPr="00A5746B">
              <w:rPr>
                <w:sz w:val="20"/>
                <w:szCs w:val="20"/>
              </w:rPr>
              <w:t>82,2</w:t>
            </w:r>
          </w:p>
        </w:tc>
        <w:tc>
          <w:tcPr>
            <w:tcW w:w="381" w:type="pct"/>
            <w:vAlign w:val="center"/>
          </w:tcPr>
          <w:p w:rsidR="00354E62" w:rsidRPr="00A5746B" w:rsidRDefault="00354E62">
            <w:pPr>
              <w:jc w:val="center"/>
              <w:rPr>
                <w:sz w:val="20"/>
                <w:szCs w:val="20"/>
              </w:rPr>
            </w:pPr>
            <w:r w:rsidRPr="00A5746B">
              <w:rPr>
                <w:sz w:val="20"/>
                <w:szCs w:val="20"/>
              </w:rPr>
              <w:t>82,2</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18.9</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УРУТ на отпуск тепловой энергии</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кг.у.т/Гкал</w:t>
            </w:r>
          </w:p>
        </w:tc>
        <w:tc>
          <w:tcPr>
            <w:tcW w:w="476" w:type="pct"/>
            <w:shd w:val="clear" w:color="auto" w:fill="auto"/>
            <w:vAlign w:val="center"/>
          </w:tcPr>
          <w:p w:rsidR="00354E62" w:rsidRPr="00A5746B" w:rsidRDefault="00354E62">
            <w:pPr>
              <w:jc w:val="center"/>
              <w:rPr>
                <w:sz w:val="20"/>
                <w:szCs w:val="20"/>
              </w:rPr>
            </w:pPr>
            <w:r w:rsidRPr="00A5746B">
              <w:rPr>
                <w:sz w:val="20"/>
                <w:szCs w:val="20"/>
              </w:rPr>
              <w:t>204,1</w:t>
            </w:r>
          </w:p>
        </w:tc>
        <w:tc>
          <w:tcPr>
            <w:tcW w:w="377" w:type="pct"/>
            <w:shd w:val="clear" w:color="auto" w:fill="auto"/>
            <w:vAlign w:val="center"/>
          </w:tcPr>
          <w:p w:rsidR="00354E62" w:rsidRPr="00A5746B" w:rsidRDefault="00354E62">
            <w:pPr>
              <w:jc w:val="center"/>
              <w:rPr>
                <w:sz w:val="20"/>
                <w:szCs w:val="20"/>
              </w:rPr>
            </w:pPr>
            <w:r w:rsidRPr="00A5746B">
              <w:rPr>
                <w:sz w:val="20"/>
                <w:szCs w:val="20"/>
              </w:rPr>
              <w:t>286,7</w:t>
            </w:r>
          </w:p>
        </w:tc>
        <w:tc>
          <w:tcPr>
            <w:tcW w:w="377" w:type="pct"/>
            <w:shd w:val="clear" w:color="auto" w:fill="auto"/>
            <w:vAlign w:val="center"/>
          </w:tcPr>
          <w:p w:rsidR="00354E62" w:rsidRPr="00A5746B" w:rsidRDefault="00354E62">
            <w:pPr>
              <w:jc w:val="center"/>
              <w:rPr>
                <w:sz w:val="20"/>
                <w:szCs w:val="20"/>
              </w:rPr>
            </w:pPr>
            <w:r w:rsidRPr="00A5746B">
              <w:rPr>
                <w:sz w:val="20"/>
                <w:szCs w:val="20"/>
              </w:rPr>
              <w:t>286,7</w:t>
            </w:r>
          </w:p>
        </w:tc>
        <w:tc>
          <w:tcPr>
            <w:tcW w:w="377" w:type="pct"/>
            <w:shd w:val="clear" w:color="auto" w:fill="auto"/>
            <w:vAlign w:val="center"/>
          </w:tcPr>
          <w:p w:rsidR="00354E62" w:rsidRPr="00A5746B" w:rsidRDefault="00354E62">
            <w:pPr>
              <w:jc w:val="center"/>
              <w:rPr>
                <w:sz w:val="20"/>
                <w:szCs w:val="20"/>
              </w:rPr>
            </w:pPr>
            <w:r w:rsidRPr="00A5746B">
              <w:rPr>
                <w:sz w:val="20"/>
                <w:szCs w:val="20"/>
              </w:rPr>
              <w:t>286,7</w:t>
            </w:r>
          </w:p>
        </w:tc>
        <w:tc>
          <w:tcPr>
            <w:tcW w:w="377" w:type="pct"/>
            <w:shd w:val="clear" w:color="auto" w:fill="auto"/>
            <w:vAlign w:val="center"/>
          </w:tcPr>
          <w:p w:rsidR="00354E62" w:rsidRPr="00A5746B" w:rsidRDefault="00354E62">
            <w:pPr>
              <w:jc w:val="center"/>
              <w:rPr>
                <w:sz w:val="20"/>
                <w:szCs w:val="20"/>
              </w:rPr>
            </w:pPr>
            <w:r w:rsidRPr="00A5746B">
              <w:rPr>
                <w:sz w:val="20"/>
                <w:szCs w:val="20"/>
              </w:rPr>
              <w:t>286,7</w:t>
            </w:r>
          </w:p>
        </w:tc>
        <w:tc>
          <w:tcPr>
            <w:tcW w:w="377" w:type="pct"/>
            <w:shd w:val="clear" w:color="auto" w:fill="auto"/>
            <w:vAlign w:val="center"/>
          </w:tcPr>
          <w:p w:rsidR="00354E62" w:rsidRPr="00A5746B" w:rsidRDefault="00354E62">
            <w:pPr>
              <w:jc w:val="center"/>
              <w:rPr>
                <w:sz w:val="20"/>
                <w:szCs w:val="20"/>
              </w:rPr>
            </w:pPr>
            <w:r w:rsidRPr="00A5746B">
              <w:rPr>
                <w:sz w:val="20"/>
                <w:szCs w:val="20"/>
              </w:rPr>
              <w:t>286,7</w:t>
            </w:r>
          </w:p>
        </w:tc>
        <w:tc>
          <w:tcPr>
            <w:tcW w:w="377" w:type="pct"/>
            <w:shd w:val="clear" w:color="auto" w:fill="auto"/>
            <w:vAlign w:val="center"/>
          </w:tcPr>
          <w:p w:rsidR="00354E62" w:rsidRPr="00A5746B" w:rsidRDefault="00354E62">
            <w:pPr>
              <w:jc w:val="center"/>
              <w:rPr>
                <w:sz w:val="20"/>
                <w:szCs w:val="20"/>
              </w:rPr>
            </w:pPr>
            <w:r w:rsidRPr="00A5746B">
              <w:rPr>
                <w:sz w:val="20"/>
                <w:szCs w:val="20"/>
              </w:rPr>
              <w:t>286,7</w:t>
            </w:r>
          </w:p>
        </w:tc>
        <w:tc>
          <w:tcPr>
            <w:tcW w:w="381" w:type="pct"/>
            <w:vAlign w:val="center"/>
          </w:tcPr>
          <w:p w:rsidR="00354E62" w:rsidRPr="00A5746B" w:rsidRDefault="00354E62">
            <w:pPr>
              <w:jc w:val="center"/>
              <w:rPr>
                <w:sz w:val="20"/>
                <w:szCs w:val="20"/>
              </w:rPr>
            </w:pPr>
            <w:r w:rsidRPr="00A5746B">
              <w:rPr>
                <w:sz w:val="20"/>
                <w:szCs w:val="20"/>
              </w:rPr>
              <w:t>286,7</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18.10</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Средневзвешенный КПД котел</w:t>
            </w:r>
            <w:r w:rsidRPr="00A5746B">
              <w:rPr>
                <w:rFonts w:eastAsia="Times New Roman"/>
                <w:sz w:val="22"/>
                <w:lang w:eastAsia="ru-RU"/>
              </w:rPr>
              <w:t>ь</w:t>
            </w:r>
            <w:r w:rsidRPr="00A5746B">
              <w:rPr>
                <w:rFonts w:eastAsia="Times New Roman"/>
                <w:sz w:val="22"/>
                <w:lang w:eastAsia="ru-RU"/>
              </w:rPr>
              <w:t>ной</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w:t>
            </w:r>
          </w:p>
        </w:tc>
        <w:tc>
          <w:tcPr>
            <w:tcW w:w="476" w:type="pct"/>
            <w:shd w:val="clear" w:color="auto" w:fill="auto"/>
            <w:vAlign w:val="center"/>
          </w:tcPr>
          <w:p w:rsidR="00354E62" w:rsidRPr="00A5746B" w:rsidRDefault="00354E62">
            <w:pPr>
              <w:jc w:val="center"/>
              <w:rPr>
                <w:sz w:val="20"/>
                <w:szCs w:val="20"/>
              </w:rPr>
            </w:pPr>
            <w:r w:rsidRPr="00A5746B">
              <w:rPr>
                <w:sz w:val="20"/>
                <w:szCs w:val="20"/>
              </w:rPr>
              <w:t>70,1</w:t>
            </w:r>
          </w:p>
        </w:tc>
        <w:tc>
          <w:tcPr>
            <w:tcW w:w="377" w:type="pct"/>
            <w:shd w:val="clear" w:color="auto" w:fill="auto"/>
            <w:vAlign w:val="center"/>
          </w:tcPr>
          <w:p w:rsidR="00354E62" w:rsidRPr="00A5746B" w:rsidRDefault="00354E62">
            <w:pPr>
              <w:jc w:val="center"/>
              <w:rPr>
                <w:sz w:val="20"/>
                <w:szCs w:val="20"/>
              </w:rPr>
            </w:pPr>
            <w:r w:rsidRPr="00A5746B">
              <w:rPr>
                <w:sz w:val="20"/>
                <w:szCs w:val="20"/>
              </w:rPr>
              <w:t>49,9</w:t>
            </w:r>
          </w:p>
        </w:tc>
        <w:tc>
          <w:tcPr>
            <w:tcW w:w="377" w:type="pct"/>
            <w:shd w:val="clear" w:color="auto" w:fill="auto"/>
            <w:vAlign w:val="center"/>
          </w:tcPr>
          <w:p w:rsidR="00354E62" w:rsidRPr="00A5746B" w:rsidRDefault="00354E62">
            <w:pPr>
              <w:jc w:val="center"/>
              <w:rPr>
                <w:sz w:val="20"/>
                <w:szCs w:val="20"/>
              </w:rPr>
            </w:pPr>
            <w:r w:rsidRPr="00A5746B">
              <w:rPr>
                <w:sz w:val="20"/>
                <w:szCs w:val="20"/>
              </w:rPr>
              <w:t>49,9</w:t>
            </w:r>
          </w:p>
        </w:tc>
        <w:tc>
          <w:tcPr>
            <w:tcW w:w="377" w:type="pct"/>
            <w:shd w:val="clear" w:color="auto" w:fill="auto"/>
            <w:vAlign w:val="center"/>
          </w:tcPr>
          <w:p w:rsidR="00354E62" w:rsidRPr="00A5746B" w:rsidRDefault="00354E62">
            <w:pPr>
              <w:jc w:val="center"/>
              <w:rPr>
                <w:sz w:val="20"/>
                <w:szCs w:val="20"/>
              </w:rPr>
            </w:pPr>
            <w:r w:rsidRPr="00A5746B">
              <w:rPr>
                <w:sz w:val="20"/>
                <w:szCs w:val="20"/>
              </w:rPr>
              <w:t>49,9</w:t>
            </w:r>
          </w:p>
        </w:tc>
        <w:tc>
          <w:tcPr>
            <w:tcW w:w="377" w:type="pct"/>
            <w:shd w:val="clear" w:color="auto" w:fill="auto"/>
            <w:vAlign w:val="center"/>
          </w:tcPr>
          <w:p w:rsidR="00354E62" w:rsidRPr="00A5746B" w:rsidRDefault="00354E62">
            <w:pPr>
              <w:jc w:val="center"/>
              <w:rPr>
                <w:sz w:val="20"/>
                <w:szCs w:val="20"/>
              </w:rPr>
            </w:pPr>
            <w:r w:rsidRPr="00A5746B">
              <w:rPr>
                <w:sz w:val="20"/>
                <w:szCs w:val="20"/>
              </w:rPr>
              <w:t>49,9</w:t>
            </w:r>
          </w:p>
        </w:tc>
        <w:tc>
          <w:tcPr>
            <w:tcW w:w="377" w:type="pct"/>
            <w:shd w:val="clear" w:color="auto" w:fill="auto"/>
            <w:vAlign w:val="center"/>
          </w:tcPr>
          <w:p w:rsidR="00354E62" w:rsidRPr="00A5746B" w:rsidRDefault="00354E62">
            <w:pPr>
              <w:jc w:val="center"/>
              <w:rPr>
                <w:sz w:val="20"/>
                <w:szCs w:val="20"/>
              </w:rPr>
            </w:pPr>
            <w:r w:rsidRPr="00A5746B">
              <w:rPr>
                <w:sz w:val="20"/>
                <w:szCs w:val="20"/>
              </w:rPr>
              <w:t>49,9</w:t>
            </w:r>
          </w:p>
        </w:tc>
        <w:tc>
          <w:tcPr>
            <w:tcW w:w="377" w:type="pct"/>
            <w:shd w:val="clear" w:color="auto" w:fill="auto"/>
            <w:vAlign w:val="center"/>
          </w:tcPr>
          <w:p w:rsidR="00354E62" w:rsidRPr="00A5746B" w:rsidRDefault="00354E62">
            <w:pPr>
              <w:jc w:val="center"/>
              <w:rPr>
                <w:sz w:val="20"/>
                <w:szCs w:val="20"/>
              </w:rPr>
            </w:pPr>
            <w:r w:rsidRPr="00A5746B">
              <w:rPr>
                <w:sz w:val="20"/>
                <w:szCs w:val="20"/>
              </w:rPr>
              <w:t>49,9</w:t>
            </w:r>
          </w:p>
        </w:tc>
        <w:tc>
          <w:tcPr>
            <w:tcW w:w="381" w:type="pct"/>
            <w:vAlign w:val="center"/>
          </w:tcPr>
          <w:p w:rsidR="00354E62" w:rsidRPr="00A5746B" w:rsidRDefault="00354E62">
            <w:pPr>
              <w:jc w:val="center"/>
              <w:rPr>
                <w:sz w:val="20"/>
                <w:szCs w:val="20"/>
              </w:rPr>
            </w:pPr>
            <w:r w:rsidRPr="00A5746B">
              <w:rPr>
                <w:sz w:val="20"/>
                <w:szCs w:val="20"/>
              </w:rPr>
              <w:t>49,9</w:t>
            </w:r>
          </w:p>
        </w:tc>
      </w:tr>
      <w:tr w:rsidR="00354E62" w:rsidRPr="00A5746B" w:rsidTr="002956A6">
        <w:trPr>
          <w:cantSplit/>
        </w:trPr>
        <w:tc>
          <w:tcPr>
            <w:tcW w:w="274" w:type="pct"/>
            <w:vAlign w:val="bottom"/>
          </w:tcPr>
          <w:p w:rsidR="00354E62" w:rsidRPr="00A5746B" w:rsidRDefault="00354E62" w:rsidP="00EC2167">
            <w:pPr>
              <w:jc w:val="center"/>
              <w:rPr>
                <w:sz w:val="22"/>
              </w:rPr>
            </w:pPr>
            <w:r w:rsidRPr="00A5746B">
              <w:rPr>
                <w:sz w:val="22"/>
              </w:rPr>
              <w:t>19</w:t>
            </w:r>
          </w:p>
        </w:tc>
        <w:tc>
          <w:tcPr>
            <w:tcW w:w="1192" w:type="pct"/>
            <w:shd w:val="clear" w:color="auto" w:fill="auto"/>
            <w:vAlign w:val="bottom"/>
          </w:tcPr>
          <w:p w:rsidR="00354E62" w:rsidRPr="00A5746B" w:rsidRDefault="00354E62" w:rsidP="00EC2167">
            <w:pPr>
              <w:jc w:val="left"/>
              <w:rPr>
                <w:rFonts w:eastAsia="Times New Roman"/>
                <w:sz w:val="22"/>
                <w:lang w:eastAsia="ru-RU"/>
              </w:rPr>
            </w:pPr>
            <w:r w:rsidRPr="00A5746B">
              <w:rPr>
                <w:rFonts w:eastAsia="Times New Roman"/>
                <w:b/>
                <w:bCs/>
                <w:sz w:val="22"/>
                <w:lang w:eastAsia="ru-RU"/>
              </w:rPr>
              <w:t>Котельная (п. Яр, пер. Яр-пост, 1-1а)</w:t>
            </w:r>
          </w:p>
        </w:tc>
        <w:tc>
          <w:tcPr>
            <w:tcW w:w="414" w:type="pct"/>
            <w:shd w:val="clear" w:color="auto" w:fill="auto"/>
            <w:vAlign w:val="center"/>
          </w:tcPr>
          <w:p w:rsidR="00354E62" w:rsidRPr="00A5746B" w:rsidRDefault="00354E62" w:rsidP="00EC2167">
            <w:pPr>
              <w:jc w:val="center"/>
              <w:rPr>
                <w:rFonts w:eastAsia="Times New Roman"/>
                <w:sz w:val="22"/>
                <w:lang w:eastAsia="ru-RU"/>
              </w:rPr>
            </w:pPr>
          </w:p>
        </w:tc>
        <w:tc>
          <w:tcPr>
            <w:tcW w:w="476" w:type="pct"/>
            <w:shd w:val="clear" w:color="auto" w:fill="auto"/>
            <w:vAlign w:val="center"/>
          </w:tcPr>
          <w:p w:rsidR="00354E62" w:rsidRPr="00A5746B" w:rsidRDefault="00354E62">
            <w:pPr>
              <w:rPr>
                <w:b/>
                <w:bCs/>
                <w:sz w:val="20"/>
                <w:szCs w:val="20"/>
              </w:rPr>
            </w:pPr>
            <w:r w:rsidRPr="00A5746B">
              <w:rPr>
                <w:b/>
                <w:bCs/>
                <w:sz w:val="20"/>
                <w:szCs w:val="20"/>
              </w:rPr>
              <w:t> </w:t>
            </w:r>
          </w:p>
        </w:tc>
        <w:tc>
          <w:tcPr>
            <w:tcW w:w="377" w:type="pct"/>
            <w:shd w:val="clear" w:color="auto" w:fill="auto"/>
            <w:vAlign w:val="center"/>
          </w:tcPr>
          <w:p w:rsidR="00354E62" w:rsidRPr="00A5746B" w:rsidRDefault="00354E62">
            <w:pPr>
              <w:rPr>
                <w:b/>
                <w:bCs/>
                <w:sz w:val="20"/>
                <w:szCs w:val="20"/>
              </w:rPr>
            </w:pPr>
            <w:r w:rsidRPr="00A5746B">
              <w:rPr>
                <w:b/>
                <w:bCs/>
                <w:sz w:val="20"/>
                <w:szCs w:val="20"/>
              </w:rPr>
              <w:t> </w:t>
            </w:r>
          </w:p>
        </w:tc>
        <w:tc>
          <w:tcPr>
            <w:tcW w:w="377" w:type="pct"/>
            <w:shd w:val="clear" w:color="auto" w:fill="auto"/>
            <w:vAlign w:val="center"/>
          </w:tcPr>
          <w:p w:rsidR="00354E62" w:rsidRPr="00A5746B" w:rsidRDefault="00354E62">
            <w:pPr>
              <w:rPr>
                <w:b/>
                <w:bCs/>
                <w:sz w:val="20"/>
                <w:szCs w:val="20"/>
              </w:rPr>
            </w:pPr>
            <w:r w:rsidRPr="00A5746B">
              <w:rPr>
                <w:b/>
                <w:bCs/>
                <w:sz w:val="20"/>
                <w:szCs w:val="20"/>
              </w:rPr>
              <w:t> </w:t>
            </w:r>
          </w:p>
        </w:tc>
        <w:tc>
          <w:tcPr>
            <w:tcW w:w="377" w:type="pct"/>
            <w:shd w:val="clear" w:color="auto" w:fill="auto"/>
            <w:vAlign w:val="center"/>
          </w:tcPr>
          <w:p w:rsidR="00354E62" w:rsidRPr="00A5746B" w:rsidRDefault="00354E62">
            <w:pPr>
              <w:rPr>
                <w:b/>
                <w:bCs/>
                <w:sz w:val="20"/>
                <w:szCs w:val="20"/>
              </w:rPr>
            </w:pPr>
            <w:r w:rsidRPr="00A5746B">
              <w:rPr>
                <w:b/>
                <w:bCs/>
                <w:sz w:val="20"/>
                <w:szCs w:val="20"/>
              </w:rPr>
              <w:t> </w:t>
            </w:r>
          </w:p>
        </w:tc>
        <w:tc>
          <w:tcPr>
            <w:tcW w:w="377" w:type="pct"/>
            <w:shd w:val="clear" w:color="auto" w:fill="auto"/>
            <w:vAlign w:val="center"/>
          </w:tcPr>
          <w:p w:rsidR="00354E62" w:rsidRPr="00A5746B" w:rsidRDefault="00354E62">
            <w:pPr>
              <w:rPr>
                <w:b/>
                <w:bCs/>
                <w:sz w:val="20"/>
                <w:szCs w:val="20"/>
              </w:rPr>
            </w:pPr>
            <w:r w:rsidRPr="00A5746B">
              <w:rPr>
                <w:b/>
                <w:bCs/>
                <w:sz w:val="20"/>
                <w:szCs w:val="20"/>
              </w:rPr>
              <w:t> </w:t>
            </w:r>
          </w:p>
        </w:tc>
        <w:tc>
          <w:tcPr>
            <w:tcW w:w="377" w:type="pct"/>
            <w:shd w:val="clear" w:color="auto" w:fill="auto"/>
            <w:vAlign w:val="center"/>
          </w:tcPr>
          <w:p w:rsidR="00354E62" w:rsidRPr="00A5746B" w:rsidRDefault="00354E62">
            <w:pPr>
              <w:rPr>
                <w:b/>
                <w:bCs/>
                <w:sz w:val="20"/>
                <w:szCs w:val="20"/>
              </w:rPr>
            </w:pPr>
            <w:r w:rsidRPr="00A5746B">
              <w:rPr>
                <w:b/>
                <w:bCs/>
                <w:sz w:val="20"/>
                <w:szCs w:val="20"/>
              </w:rPr>
              <w:t> </w:t>
            </w:r>
          </w:p>
        </w:tc>
        <w:tc>
          <w:tcPr>
            <w:tcW w:w="377" w:type="pct"/>
            <w:shd w:val="clear" w:color="auto" w:fill="auto"/>
            <w:vAlign w:val="center"/>
          </w:tcPr>
          <w:p w:rsidR="00354E62" w:rsidRPr="00A5746B" w:rsidRDefault="00354E62">
            <w:pPr>
              <w:rPr>
                <w:b/>
                <w:bCs/>
                <w:sz w:val="20"/>
                <w:szCs w:val="20"/>
              </w:rPr>
            </w:pPr>
            <w:r w:rsidRPr="00A5746B">
              <w:rPr>
                <w:b/>
                <w:bCs/>
                <w:sz w:val="20"/>
                <w:szCs w:val="20"/>
              </w:rPr>
              <w:t> </w:t>
            </w:r>
          </w:p>
        </w:tc>
        <w:tc>
          <w:tcPr>
            <w:tcW w:w="381" w:type="pct"/>
            <w:vAlign w:val="bottom"/>
          </w:tcPr>
          <w:p w:rsidR="00354E62" w:rsidRPr="00A5746B" w:rsidRDefault="00354E62">
            <w:pPr>
              <w:rPr>
                <w:rFonts w:ascii="Calibri" w:hAnsi="Calibri" w:cs="Calibri"/>
                <w:sz w:val="22"/>
              </w:rPr>
            </w:pP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19.1</w:t>
            </w:r>
          </w:p>
        </w:tc>
        <w:tc>
          <w:tcPr>
            <w:tcW w:w="1192" w:type="pct"/>
            <w:shd w:val="clear" w:color="auto" w:fill="auto"/>
            <w:vAlign w:val="center"/>
          </w:tcPr>
          <w:p w:rsidR="00354E62" w:rsidRPr="00A5746B" w:rsidRDefault="00354E62" w:rsidP="00EC2167">
            <w:pPr>
              <w:jc w:val="left"/>
              <w:rPr>
                <w:rFonts w:eastAsia="Times New Roman"/>
                <w:sz w:val="22"/>
                <w:lang w:eastAsia="ru-RU"/>
              </w:rPr>
            </w:pPr>
            <w:r w:rsidRPr="00A5746B">
              <w:rPr>
                <w:rFonts w:eastAsia="Times New Roman"/>
                <w:sz w:val="22"/>
                <w:lang w:eastAsia="ru-RU"/>
              </w:rPr>
              <w:t>Вид топлива</w:t>
            </w:r>
          </w:p>
        </w:tc>
        <w:tc>
          <w:tcPr>
            <w:tcW w:w="414" w:type="pct"/>
            <w:shd w:val="clear" w:color="auto" w:fill="auto"/>
            <w:vAlign w:val="center"/>
          </w:tcPr>
          <w:p w:rsidR="00354E62" w:rsidRPr="00A5746B" w:rsidRDefault="00354E62" w:rsidP="00EC2167">
            <w:pPr>
              <w:jc w:val="left"/>
              <w:rPr>
                <w:rFonts w:eastAsia="Times New Roman"/>
                <w:sz w:val="22"/>
                <w:lang w:eastAsia="ru-RU"/>
              </w:rPr>
            </w:pPr>
            <w:r w:rsidRPr="00A5746B">
              <w:rPr>
                <w:rFonts w:eastAsia="Times New Roman"/>
                <w:sz w:val="22"/>
                <w:lang w:eastAsia="ru-RU"/>
              </w:rPr>
              <w:t> </w:t>
            </w:r>
          </w:p>
        </w:tc>
        <w:tc>
          <w:tcPr>
            <w:tcW w:w="476" w:type="pct"/>
            <w:shd w:val="clear" w:color="auto" w:fill="auto"/>
            <w:vAlign w:val="center"/>
          </w:tcPr>
          <w:p w:rsidR="00354E62" w:rsidRPr="00A5746B" w:rsidRDefault="00354E62">
            <w:pPr>
              <w:rPr>
                <w:sz w:val="20"/>
                <w:szCs w:val="20"/>
              </w:rPr>
            </w:pPr>
            <w:r w:rsidRPr="00A5746B">
              <w:rPr>
                <w:sz w:val="20"/>
                <w:szCs w:val="20"/>
              </w:rPr>
              <w:t>уголь</w:t>
            </w:r>
          </w:p>
        </w:tc>
        <w:tc>
          <w:tcPr>
            <w:tcW w:w="377" w:type="pct"/>
            <w:shd w:val="clear" w:color="auto" w:fill="auto"/>
            <w:vAlign w:val="center"/>
          </w:tcPr>
          <w:p w:rsidR="00354E62" w:rsidRPr="00A5746B" w:rsidRDefault="00354E62">
            <w:pPr>
              <w:rPr>
                <w:sz w:val="20"/>
                <w:szCs w:val="20"/>
              </w:rPr>
            </w:pPr>
            <w:r w:rsidRPr="00A5746B">
              <w:rPr>
                <w:sz w:val="20"/>
                <w:szCs w:val="20"/>
              </w:rPr>
              <w:t>уголь</w:t>
            </w:r>
          </w:p>
        </w:tc>
        <w:tc>
          <w:tcPr>
            <w:tcW w:w="377" w:type="pct"/>
            <w:shd w:val="clear" w:color="auto" w:fill="auto"/>
            <w:vAlign w:val="center"/>
          </w:tcPr>
          <w:p w:rsidR="00354E62" w:rsidRPr="00A5746B" w:rsidRDefault="00354E62">
            <w:pPr>
              <w:rPr>
                <w:sz w:val="20"/>
                <w:szCs w:val="20"/>
              </w:rPr>
            </w:pPr>
            <w:r w:rsidRPr="00A5746B">
              <w:rPr>
                <w:sz w:val="20"/>
                <w:szCs w:val="20"/>
              </w:rPr>
              <w:t>уголь</w:t>
            </w:r>
          </w:p>
        </w:tc>
        <w:tc>
          <w:tcPr>
            <w:tcW w:w="377" w:type="pct"/>
            <w:shd w:val="clear" w:color="auto" w:fill="auto"/>
            <w:vAlign w:val="center"/>
          </w:tcPr>
          <w:p w:rsidR="00354E62" w:rsidRPr="00A5746B" w:rsidRDefault="00354E62">
            <w:pPr>
              <w:rPr>
                <w:sz w:val="20"/>
                <w:szCs w:val="20"/>
              </w:rPr>
            </w:pPr>
            <w:r w:rsidRPr="00A5746B">
              <w:rPr>
                <w:sz w:val="20"/>
                <w:szCs w:val="20"/>
              </w:rPr>
              <w:t>уголь</w:t>
            </w:r>
          </w:p>
        </w:tc>
        <w:tc>
          <w:tcPr>
            <w:tcW w:w="377" w:type="pct"/>
            <w:shd w:val="clear" w:color="auto" w:fill="auto"/>
            <w:vAlign w:val="center"/>
          </w:tcPr>
          <w:p w:rsidR="00354E62" w:rsidRPr="00A5746B" w:rsidRDefault="00354E62">
            <w:pPr>
              <w:rPr>
                <w:sz w:val="20"/>
                <w:szCs w:val="20"/>
              </w:rPr>
            </w:pPr>
            <w:r w:rsidRPr="00A5746B">
              <w:rPr>
                <w:sz w:val="20"/>
                <w:szCs w:val="20"/>
              </w:rPr>
              <w:t>уголь</w:t>
            </w:r>
          </w:p>
        </w:tc>
        <w:tc>
          <w:tcPr>
            <w:tcW w:w="377" w:type="pct"/>
            <w:shd w:val="clear" w:color="auto" w:fill="auto"/>
            <w:vAlign w:val="center"/>
          </w:tcPr>
          <w:p w:rsidR="00354E62" w:rsidRPr="00A5746B" w:rsidRDefault="00354E62">
            <w:pPr>
              <w:rPr>
                <w:sz w:val="20"/>
                <w:szCs w:val="20"/>
              </w:rPr>
            </w:pPr>
            <w:r w:rsidRPr="00A5746B">
              <w:rPr>
                <w:sz w:val="20"/>
                <w:szCs w:val="20"/>
              </w:rPr>
              <w:t>уголь</w:t>
            </w:r>
          </w:p>
        </w:tc>
        <w:tc>
          <w:tcPr>
            <w:tcW w:w="377" w:type="pct"/>
            <w:shd w:val="clear" w:color="auto" w:fill="auto"/>
            <w:vAlign w:val="center"/>
          </w:tcPr>
          <w:p w:rsidR="00354E62" w:rsidRPr="00A5746B" w:rsidRDefault="00354E62">
            <w:pPr>
              <w:rPr>
                <w:sz w:val="20"/>
                <w:szCs w:val="20"/>
              </w:rPr>
            </w:pPr>
            <w:r w:rsidRPr="00A5746B">
              <w:rPr>
                <w:sz w:val="20"/>
                <w:szCs w:val="20"/>
              </w:rPr>
              <w:t>уголь</w:t>
            </w:r>
          </w:p>
        </w:tc>
        <w:tc>
          <w:tcPr>
            <w:tcW w:w="381" w:type="pct"/>
            <w:vAlign w:val="center"/>
          </w:tcPr>
          <w:p w:rsidR="00354E62" w:rsidRPr="00A5746B" w:rsidRDefault="00354E62">
            <w:pPr>
              <w:rPr>
                <w:sz w:val="20"/>
                <w:szCs w:val="20"/>
              </w:rPr>
            </w:pPr>
            <w:r w:rsidRPr="00A5746B">
              <w:rPr>
                <w:sz w:val="20"/>
                <w:szCs w:val="20"/>
              </w:rPr>
              <w:t>уголь</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19.2</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расход натурального топлива</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тн</w:t>
            </w:r>
          </w:p>
        </w:tc>
        <w:tc>
          <w:tcPr>
            <w:tcW w:w="476" w:type="pct"/>
            <w:shd w:val="clear" w:color="auto" w:fill="auto"/>
            <w:vAlign w:val="center"/>
          </w:tcPr>
          <w:p w:rsidR="00354E62" w:rsidRPr="00A5746B" w:rsidRDefault="00354E62">
            <w:pPr>
              <w:jc w:val="center"/>
              <w:rPr>
                <w:sz w:val="20"/>
                <w:szCs w:val="20"/>
              </w:rPr>
            </w:pPr>
            <w:r w:rsidRPr="00A5746B">
              <w:rPr>
                <w:sz w:val="20"/>
                <w:szCs w:val="20"/>
              </w:rPr>
              <w:t>606,8</w:t>
            </w:r>
          </w:p>
        </w:tc>
        <w:tc>
          <w:tcPr>
            <w:tcW w:w="377" w:type="pct"/>
            <w:shd w:val="clear" w:color="auto" w:fill="auto"/>
            <w:vAlign w:val="center"/>
          </w:tcPr>
          <w:p w:rsidR="00354E62" w:rsidRPr="00A5746B" w:rsidRDefault="00354E62">
            <w:pPr>
              <w:jc w:val="center"/>
              <w:rPr>
                <w:sz w:val="20"/>
                <w:szCs w:val="20"/>
              </w:rPr>
            </w:pPr>
            <w:r w:rsidRPr="00A5746B">
              <w:rPr>
                <w:sz w:val="20"/>
                <w:szCs w:val="20"/>
              </w:rPr>
              <w:t>785,5</w:t>
            </w:r>
          </w:p>
        </w:tc>
        <w:tc>
          <w:tcPr>
            <w:tcW w:w="377" w:type="pct"/>
            <w:shd w:val="clear" w:color="auto" w:fill="auto"/>
            <w:vAlign w:val="center"/>
          </w:tcPr>
          <w:p w:rsidR="00354E62" w:rsidRPr="00A5746B" w:rsidRDefault="00354E62">
            <w:pPr>
              <w:jc w:val="center"/>
              <w:rPr>
                <w:sz w:val="20"/>
                <w:szCs w:val="20"/>
              </w:rPr>
            </w:pPr>
            <w:r w:rsidRPr="00A5746B">
              <w:rPr>
                <w:sz w:val="20"/>
                <w:szCs w:val="20"/>
              </w:rPr>
              <w:t>781,9</w:t>
            </w:r>
          </w:p>
        </w:tc>
        <w:tc>
          <w:tcPr>
            <w:tcW w:w="377" w:type="pct"/>
            <w:shd w:val="clear" w:color="auto" w:fill="auto"/>
            <w:vAlign w:val="center"/>
          </w:tcPr>
          <w:p w:rsidR="00354E62" w:rsidRPr="00A5746B" w:rsidRDefault="00354E62">
            <w:pPr>
              <w:jc w:val="center"/>
              <w:rPr>
                <w:sz w:val="20"/>
                <w:szCs w:val="20"/>
              </w:rPr>
            </w:pPr>
            <w:r w:rsidRPr="00A5746B">
              <w:rPr>
                <w:sz w:val="20"/>
                <w:szCs w:val="20"/>
              </w:rPr>
              <w:t>778,3</w:t>
            </w:r>
          </w:p>
        </w:tc>
        <w:tc>
          <w:tcPr>
            <w:tcW w:w="377" w:type="pct"/>
            <w:shd w:val="clear" w:color="auto" w:fill="auto"/>
            <w:vAlign w:val="center"/>
          </w:tcPr>
          <w:p w:rsidR="00354E62" w:rsidRPr="00A5746B" w:rsidRDefault="00354E62">
            <w:pPr>
              <w:jc w:val="center"/>
              <w:rPr>
                <w:sz w:val="20"/>
                <w:szCs w:val="20"/>
              </w:rPr>
            </w:pPr>
            <w:r w:rsidRPr="00A5746B">
              <w:rPr>
                <w:sz w:val="20"/>
                <w:szCs w:val="20"/>
              </w:rPr>
              <w:t>774,7</w:t>
            </w:r>
          </w:p>
        </w:tc>
        <w:tc>
          <w:tcPr>
            <w:tcW w:w="377" w:type="pct"/>
            <w:shd w:val="clear" w:color="auto" w:fill="auto"/>
            <w:vAlign w:val="center"/>
          </w:tcPr>
          <w:p w:rsidR="00354E62" w:rsidRPr="00A5746B" w:rsidRDefault="00354E62">
            <w:pPr>
              <w:jc w:val="center"/>
              <w:rPr>
                <w:sz w:val="20"/>
                <w:szCs w:val="20"/>
              </w:rPr>
            </w:pPr>
            <w:r w:rsidRPr="00A5746B">
              <w:rPr>
                <w:sz w:val="20"/>
                <w:szCs w:val="20"/>
              </w:rPr>
              <w:t>771,2</w:t>
            </w:r>
          </w:p>
        </w:tc>
        <w:tc>
          <w:tcPr>
            <w:tcW w:w="377" w:type="pct"/>
            <w:shd w:val="clear" w:color="auto" w:fill="auto"/>
            <w:vAlign w:val="center"/>
          </w:tcPr>
          <w:p w:rsidR="00354E62" w:rsidRPr="00A5746B" w:rsidRDefault="00354E62">
            <w:pPr>
              <w:jc w:val="center"/>
              <w:rPr>
                <w:sz w:val="20"/>
                <w:szCs w:val="20"/>
              </w:rPr>
            </w:pPr>
            <w:r w:rsidRPr="00A5746B">
              <w:rPr>
                <w:sz w:val="20"/>
                <w:szCs w:val="20"/>
              </w:rPr>
              <w:t>767,7</w:t>
            </w:r>
          </w:p>
        </w:tc>
        <w:tc>
          <w:tcPr>
            <w:tcW w:w="381" w:type="pct"/>
            <w:vAlign w:val="center"/>
          </w:tcPr>
          <w:p w:rsidR="00354E62" w:rsidRPr="00A5746B" w:rsidRDefault="00354E62">
            <w:pPr>
              <w:jc w:val="center"/>
              <w:rPr>
                <w:sz w:val="20"/>
                <w:szCs w:val="20"/>
              </w:rPr>
            </w:pPr>
            <w:r w:rsidRPr="00A5746B">
              <w:rPr>
                <w:sz w:val="20"/>
                <w:szCs w:val="20"/>
              </w:rPr>
              <w:t>764,1</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19.3</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(основное топливо)</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т.у.т.</w:t>
            </w:r>
          </w:p>
        </w:tc>
        <w:tc>
          <w:tcPr>
            <w:tcW w:w="476" w:type="pct"/>
            <w:shd w:val="clear" w:color="auto" w:fill="auto"/>
            <w:vAlign w:val="center"/>
          </w:tcPr>
          <w:p w:rsidR="00354E62" w:rsidRPr="00A5746B" w:rsidRDefault="00354E62">
            <w:pPr>
              <w:jc w:val="center"/>
              <w:rPr>
                <w:sz w:val="20"/>
                <w:szCs w:val="20"/>
              </w:rPr>
            </w:pPr>
            <w:r w:rsidRPr="00A5746B">
              <w:rPr>
                <w:sz w:val="20"/>
                <w:szCs w:val="20"/>
              </w:rPr>
              <w:t>455,1</w:t>
            </w:r>
          </w:p>
        </w:tc>
        <w:tc>
          <w:tcPr>
            <w:tcW w:w="377" w:type="pct"/>
            <w:shd w:val="clear" w:color="auto" w:fill="auto"/>
            <w:vAlign w:val="center"/>
          </w:tcPr>
          <w:p w:rsidR="00354E62" w:rsidRPr="00A5746B" w:rsidRDefault="00354E62">
            <w:pPr>
              <w:jc w:val="center"/>
              <w:rPr>
                <w:sz w:val="20"/>
                <w:szCs w:val="20"/>
              </w:rPr>
            </w:pPr>
            <w:r w:rsidRPr="00A5746B">
              <w:rPr>
                <w:sz w:val="20"/>
                <w:szCs w:val="20"/>
              </w:rPr>
              <w:t>589,1</w:t>
            </w:r>
          </w:p>
        </w:tc>
        <w:tc>
          <w:tcPr>
            <w:tcW w:w="377" w:type="pct"/>
            <w:shd w:val="clear" w:color="auto" w:fill="auto"/>
            <w:vAlign w:val="center"/>
          </w:tcPr>
          <w:p w:rsidR="00354E62" w:rsidRPr="00A5746B" w:rsidRDefault="00354E62">
            <w:pPr>
              <w:jc w:val="center"/>
              <w:rPr>
                <w:sz w:val="20"/>
                <w:szCs w:val="20"/>
              </w:rPr>
            </w:pPr>
            <w:r w:rsidRPr="00A5746B">
              <w:rPr>
                <w:sz w:val="20"/>
                <w:szCs w:val="20"/>
              </w:rPr>
              <w:t>586,4</w:t>
            </w:r>
          </w:p>
        </w:tc>
        <w:tc>
          <w:tcPr>
            <w:tcW w:w="377" w:type="pct"/>
            <w:shd w:val="clear" w:color="auto" w:fill="auto"/>
            <w:vAlign w:val="center"/>
          </w:tcPr>
          <w:p w:rsidR="00354E62" w:rsidRPr="00A5746B" w:rsidRDefault="00354E62">
            <w:pPr>
              <w:jc w:val="center"/>
              <w:rPr>
                <w:sz w:val="20"/>
                <w:szCs w:val="20"/>
              </w:rPr>
            </w:pPr>
            <w:r w:rsidRPr="00A5746B">
              <w:rPr>
                <w:sz w:val="20"/>
                <w:szCs w:val="20"/>
              </w:rPr>
              <w:t>583,7</w:t>
            </w:r>
          </w:p>
        </w:tc>
        <w:tc>
          <w:tcPr>
            <w:tcW w:w="377" w:type="pct"/>
            <w:shd w:val="clear" w:color="auto" w:fill="auto"/>
            <w:vAlign w:val="center"/>
          </w:tcPr>
          <w:p w:rsidR="00354E62" w:rsidRPr="00A5746B" w:rsidRDefault="00354E62">
            <w:pPr>
              <w:jc w:val="center"/>
              <w:rPr>
                <w:sz w:val="20"/>
                <w:szCs w:val="20"/>
              </w:rPr>
            </w:pPr>
            <w:r w:rsidRPr="00A5746B">
              <w:rPr>
                <w:sz w:val="20"/>
                <w:szCs w:val="20"/>
              </w:rPr>
              <w:t>581,0</w:t>
            </w:r>
          </w:p>
        </w:tc>
        <w:tc>
          <w:tcPr>
            <w:tcW w:w="377" w:type="pct"/>
            <w:shd w:val="clear" w:color="auto" w:fill="auto"/>
            <w:vAlign w:val="center"/>
          </w:tcPr>
          <w:p w:rsidR="00354E62" w:rsidRPr="00A5746B" w:rsidRDefault="00354E62">
            <w:pPr>
              <w:jc w:val="center"/>
              <w:rPr>
                <w:sz w:val="20"/>
                <w:szCs w:val="20"/>
              </w:rPr>
            </w:pPr>
            <w:r w:rsidRPr="00A5746B">
              <w:rPr>
                <w:sz w:val="20"/>
                <w:szCs w:val="20"/>
              </w:rPr>
              <w:t>578,4</w:t>
            </w:r>
          </w:p>
        </w:tc>
        <w:tc>
          <w:tcPr>
            <w:tcW w:w="377" w:type="pct"/>
            <w:shd w:val="clear" w:color="auto" w:fill="auto"/>
            <w:vAlign w:val="center"/>
          </w:tcPr>
          <w:p w:rsidR="00354E62" w:rsidRPr="00A5746B" w:rsidRDefault="00354E62">
            <w:pPr>
              <w:jc w:val="center"/>
              <w:rPr>
                <w:sz w:val="20"/>
                <w:szCs w:val="20"/>
              </w:rPr>
            </w:pPr>
            <w:r w:rsidRPr="00A5746B">
              <w:rPr>
                <w:sz w:val="20"/>
                <w:szCs w:val="20"/>
              </w:rPr>
              <w:t>575,7</w:t>
            </w:r>
          </w:p>
        </w:tc>
        <w:tc>
          <w:tcPr>
            <w:tcW w:w="381" w:type="pct"/>
            <w:vAlign w:val="center"/>
          </w:tcPr>
          <w:p w:rsidR="00354E62" w:rsidRPr="00A5746B" w:rsidRDefault="00354E62">
            <w:pPr>
              <w:jc w:val="center"/>
              <w:rPr>
                <w:sz w:val="20"/>
                <w:szCs w:val="20"/>
              </w:rPr>
            </w:pPr>
            <w:r w:rsidRPr="00A5746B">
              <w:rPr>
                <w:sz w:val="20"/>
                <w:szCs w:val="20"/>
              </w:rPr>
              <w:t>573,1</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19.4</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Выработка тепловой энергии</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Гкал</w:t>
            </w:r>
          </w:p>
        </w:tc>
        <w:tc>
          <w:tcPr>
            <w:tcW w:w="476" w:type="pct"/>
            <w:shd w:val="clear" w:color="auto" w:fill="auto"/>
            <w:vAlign w:val="center"/>
          </w:tcPr>
          <w:p w:rsidR="00354E62" w:rsidRPr="00A5746B" w:rsidRDefault="00354E62">
            <w:pPr>
              <w:jc w:val="center"/>
              <w:rPr>
                <w:sz w:val="20"/>
                <w:szCs w:val="20"/>
              </w:rPr>
            </w:pPr>
            <w:r w:rsidRPr="00A5746B">
              <w:rPr>
                <w:sz w:val="20"/>
                <w:szCs w:val="20"/>
              </w:rPr>
              <w:t>2330,0</w:t>
            </w:r>
          </w:p>
        </w:tc>
        <w:tc>
          <w:tcPr>
            <w:tcW w:w="377" w:type="pct"/>
            <w:shd w:val="clear" w:color="auto" w:fill="auto"/>
            <w:vAlign w:val="center"/>
          </w:tcPr>
          <w:p w:rsidR="00354E62" w:rsidRPr="00A5746B" w:rsidRDefault="00354E62">
            <w:pPr>
              <w:jc w:val="center"/>
              <w:rPr>
                <w:sz w:val="20"/>
                <w:szCs w:val="20"/>
              </w:rPr>
            </w:pPr>
            <w:r w:rsidRPr="00A5746B">
              <w:rPr>
                <w:sz w:val="20"/>
                <w:szCs w:val="20"/>
              </w:rPr>
              <w:t>2319,3</w:t>
            </w:r>
          </w:p>
        </w:tc>
        <w:tc>
          <w:tcPr>
            <w:tcW w:w="377" w:type="pct"/>
            <w:shd w:val="clear" w:color="auto" w:fill="auto"/>
            <w:vAlign w:val="center"/>
          </w:tcPr>
          <w:p w:rsidR="00354E62" w:rsidRPr="00A5746B" w:rsidRDefault="00354E62">
            <w:pPr>
              <w:jc w:val="center"/>
              <w:rPr>
                <w:sz w:val="20"/>
                <w:szCs w:val="20"/>
              </w:rPr>
            </w:pPr>
            <w:r w:rsidRPr="00A5746B">
              <w:rPr>
                <w:sz w:val="20"/>
                <w:szCs w:val="20"/>
              </w:rPr>
              <w:t>2308,7</w:t>
            </w:r>
          </w:p>
        </w:tc>
        <w:tc>
          <w:tcPr>
            <w:tcW w:w="377" w:type="pct"/>
            <w:shd w:val="clear" w:color="auto" w:fill="auto"/>
            <w:vAlign w:val="center"/>
          </w:tcPr>
          <w:p w:rsidR="00354E62" w:rsidRPr="00A5746B" w:rsidRDefault="00354E62">
            <w:pPr>
              <w:jc w:val="center"/>
              <w:rPr>
                <w:sz w:val="20"/>
                <w:szCs w:val="20"/>
              </w:rPr>
            </w:pPr>
            <w:r w:rsidRPr="00A5746B">
              <w:rPr>
                <w:sz w:val="20"/>
                <w:szCs w:val="20"/>
              </w:rPr>
              <w:t>2298,1</w:t>
            </w:r>
          </w:p>
        </w:tc>
        <w:tc>
          <w:tcPr>
            <w:tcW w:w="377" w:type="pct"/>
            <w:shd w:val="clear" w:color="auto" w:fill="auto"/>
            <w:vAlign w:val="center"/>
          </w:tcPr>
          <w:p w:rsidR="00354E62" w:rsidRPr="00A5746B" w:rsidRDefault="00354E62">
            <w:pPr>
              <w:jc w:val="center"/>
              <w:rPr>
                <w:sz w:val="20"/>
                <w:szCs w:val="20"/>
              </w:rPr>
            </w:pPr>
            <w:r w:rsidRPr="00A5746B">
              <w:rPr>
                <w:sz w:val="20"/>
                <w:szCs w:val="20"/>
              </w:rPr>
              <w:t>2287,6</w:t>
            </w:r>
          </w:p>
        </w:tc>
        <w:tc>
          <w:tcPr>
            <w:tcW w:w="377" w:type="pct"/>
            <w:shd w:val="clear" w:color="auto" w:fill="auto"/>
            <w:vAlign w:val="center"/>
          </w:tcPr>
          <w:p w:rsidR="00354E62" w:rsidRPr="00A5746B" w:rsidRDefault="00354E62">
            <w:pPr>
              <w:jc w:val="center"/>
              <w:rPr>
                <w:sz w:val="20"/>
                <w:szCs w:val="20"/>
              </w:rPr>
            </w:pPr>
            <w:r w:rsidRPr="00A5746B">
              <w:rPr>
                <w:sz w:val="20"/>
                <w:szCs w:val="20"/>
              </w:rPr>
              <w:t>2277,1</w:t>
            </w:r>
          </w:p>
        </w:tc>
        <w:tc>
          <w:tcPr>
            <w:tcW w:w="377" w:type="pct"/>
            <w:shd w:val="clear" w:color="auto" w:fill="auto"/>
            <w:vAlign w:val="center"/>
          </w:tcPr>
          <w:p w:rsidR="00354E62" w:rsidRPr="00A5746B" w:rsidRDefault="00354E62">
            <w:pPr>
              <w:jc w:val="center"/>
              <w:rPr>
                <w:sz w:val="20"/>
                <w:szCs w:val="20"/>
              </w:rPr>
            </w:pPr>
            <w:r w:rsidRPr="00A5746B">
              <w:rPr>
                <w:sz w:val="20"/>
                <w:szCs w:val="20"/>
              </w:rPr>
              <w:t>2266,7</w:t>
            </w:r>
          </w:p>
        </w:tc>
        <w:tc>
          <w:tcPr>
            <w:tcW w:w="381" w:type="pct"/>
            <w:vAlign w:val="center"/>
          </w:tcPr>
          <w:p w:rsidR="00354E62" w:rsidRPr="00A5746B" w:rsidRDefault="00354E62">
            <w:pPr>
              <w:jc w:val="center"/>
              <w:rPr>
                <w:sz w:val="20"/>
                <w:szCs w:val="20"/>
              </w:rPr>
            </w:pPr>
            <w:r w:rsidRPr="00A5746B">
              <w:rPr>
                <w:sz w:val="20"/>
                <w:szCs w:val="20"/>
              </w:rPr>
              <w:t>2256,3</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19.5</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Собственные и хозяйственные нужды котельной</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Гкал</w:t>
            </w:r>
          </w:p>
        </w:tc>
        <w:tc>
          <w:tcPr>
            <w:tcW w:w="476" w:type="pct"/>
            <w:shd w:val="clear" w:color="auto" w:fill="auto"/>
            <w:vAlign w:val="center"/>
          </w:tcPr>
          <w:p w:rsidR="00354E62" w:rsidRPr="00A5746B" w:rsidRDefault="00354E62">
            <w:pPr>
              <w:jc w:val="center"/>
              <w:rPr>
                <w:sz w:val="20"/>
                <w:szCs w:val="20"/>
              </w:rPr>
            </w:pPr>
            <w:r w:rsidRPr="00A5746B">
              <w:rPr>
                <w:sz w:val="20"/>
                <w:szCs w:val="20"/>
              </w:rPr>
              <w:t>0,0</w:t>
            </w:r>
          </w:p>
        </w:tc>
        <w:tc>
          <w:tcPr>
            <w:tcW w:w="377" w:type="pct"/>
            <w:shd w:val="clear" w:color="auto" w:fill="auto"/>
            <w:vAlign w:val="center"/>
          </w:tcPr>
          <w:p w:rsidR="00354E62" w:rsidRPr="00A5746B" w:rsidRDefault="00354E62">
            <w:pPr>
              <w:jc w:val="center"/>
              <w:rPr>
                <w:sz w:val="20"/>
                <w:szCs w:val="20"/>
              </w:rPr>
            </w:pPr>
            <w:r w:rsidRPr="00A5746B">
              <w:rPr>
                <w:sz w:val="20"/>
                <w:szCs w:val="20"/>
              </w:rPr>
              <w:t>0,0</w:t>
            </w:r>
          </w:p>
        </w:tc>
        <w:tc>
          <w:tcPr>
            <w:tcW w:w="377" w:type="pct"/>
            <w:shd w:val="clear" w:color="auto" w:fill="auto"/>
            <w:vAlign w:val="center"/>
          </w:tcPr>
          <w:p w:rsidR="00354E62" w:rsidRPr="00A5746B" w:rsidRDefault="00354E62">
            <w:pPr>
              <w:jc w:val="center"/>
              <w:rPr>
                <w:sz w:val="20"/>
                <w:szCs w:val="20"/>
              </w:rPr>
            </w:pPr>
            <w:r w:rsidRPr="00A5746B">
              <w:rPr>
                <w:sz w:val="20"/>
                <w:szCs w:val="20"/>
              </w:rPr>
              <w:t>0,0</w:t>
            </w:r>
          </w:p>
        </w:tc>
        <w:tc>
          <w:tcPr>
            <w:tcW w:w="377" w:type="pct"/>
            <w:shd w:val="clear" w:color="auto" w:fill="auto"/>
            <w:vAlign w:val="center"/>
          </w:tcPr>
          <w:p w:rsidR="00354E62" w:rsidRPr="00A5746B" w:rsidRDefault="00354E62">
            <w:pPr>
              <w:jc w:val="center"/>
              <w:rPr>
                <w:sz w:val="20"/>
                <w:szCs w:val="20"/>
              </w:rPr>
            </w:pPr>
            <w:r w:rsidRPr="00A5746B">
              <w:rPr>
                <w:sz w:val="20"/>
                <w:szCs w:val="20"/>
              </w:rPr>
              <w:t>0,0</w:t>
            </w:r>
          </w:p>
        </w:tc>
        <w:tc>
          <w:tcPr>
            <w:tcW w:w="377" w:type="pct"/>
            <w:shd w:val="clear" w:color="auto" w:fill="auto"/>
            <w:vAlign w:val="center"/>
          </w:tcPr>
          <w:p w:rsidR="00354E62" w:rsidRPr="00A5746B" w:rsidRDefault="00354E62">
            <w:pPr>
              <w:jc w:val="center"/>
              <w:rPr>
                <w:sz w:val="20"/>
                <w:szCs w:val="20"/>
              </w:rPr>
            </w:pPr>
            <w:r w:rsidRPr="00A5746B">
              <w:rPr>
                <w:sz w:val="20"/>
                <w:szCs w:val="20"/>
              </w:rPr>
              <w:t>0,0</w:t>
            </w:r>
          </w:p>
        </w:tc>
        <w:tc>
          <w:tcPr>
            <w:tcW w:w="377" w:type="pct"/>
            <w:shd w:val="clear" w:color="auto" w:fill="auto"/>
            <w:vAlign w:val="center"/>
          </w:tcPr>
          <w:p w:rsidR="00354E62" w:rsidRPr="00A5746B" w:rsidRDefault="00354E62">
            <w:pPr>
              <w:jc w:val="center"/>
              <w:rPr>
                <w:sz w:val="20"/>
                <w:szCs w:val="20"/>
              </w:rPr>
            </w:pPr>
            <w:r w:rsidRPr="00A5746B">
              <w:rPr>
                <w:sz w:val="20"/>
                <w:szCs w:val="20"/>
              </w:rPr>
              <w:t>0,0</w:t>
            </w:r>
          </w:p>
        </w:tc>
        <w:tc>
          <w:tcPr>
            <w:tcW w:w="377" w:type="pct"/>
            <w:shd w:val="clear" w:color="auto" w:fill="auto"/>
            <w:vAlign w:val="center"/>
          </w:tcPr>
          <w:p w:rsidR="00354E62" w:rsidRPr="00A5746B" w:rsidRDefault="00354E62">
            <w:pPr>
              <w:jc w:val="center"/>
              <w:rPr>
                <w:sz w:val="20"/>
                <w:szCs w:val="20"/>
              </w:rPr>
            </w:pPr>
            <w:r w:rsidRPr="00A5746B">
              <w:rPr>
                <w:sz w:val="20"/>
                <w:szCs w:val="20"/>
              </w:rPr>
              <w:t>0,0</w:t>
            </w:r>
          </w:p>
        </w:tc>
        <w:tc>
          <w:tcPr>
            <w:tcW w:w="381" w:type="pct"/>
            <w:vAlign w:val="center"/>
          </w:tcPr>
          <w:p w:rsidR="00354E62" w:rsidRPr="00A5746B" w:rsidRDefault="00354E62">
            <w:pPr>
              <w:jc w:val="center"/>
              <w:rPr>
                <w:sz w:val="20"/>
                <w:szCs w:val="20"/>
              </w:rPr>
            </w:pPr>
            <w:r w:rsidRPr="00A5746B">
              <w:rPr>
                <w:sz w:val="20"/>
                <w:szCs w:val="20"/>
              </w:rPr>
              <w:t>0,0</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19.6</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Тепловая энергия отпущенная в сети</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Гкал</w:t>
            </w:r>
          </w:p>
        </w:tc>
        <w:tc>
          <w:tcPr>
            <w:tcW w:w="476" w:type="pct"/>
            <w:shd w:val="clear" w:color="auto" w:fill="auto"/>
            <w:vAlign w:val="center"/>
          </w:tcPr>
          <w:p w:rsidR="00354E62" w:rsidRPr="00A5746B" w:rsidRDefault="00354E62">
            <w:pPr>
              <w:jc w:val="center"/>
              <w:rPr>
                <w:sz w:val="22"/>
              </w:rPr>
            </w:pPr>
            <w:r w:rsidRPr="00A5746B">
              <w:rPr>
                <w:sz w:val="22"/>
              </w:rPr>
              <w:t>2330,0</w:t>
            </w:r>
          </w:p>
        </w:tc>
        <w:tc>
          <w:tcPr>
            <w:tcW w:w="377" w:type="pct"/>
            <w:shd w:val="clear" w:color="auto" w:fill="auto"/>
            <w:vAlign w:val="center"/>
          </w:tcPr>
          <w:p w:rsidR="00354E62" w:rsidRPr="00A5746B" w:rsidRDefault="00354E62">
            <w:pPr>
              <w:jc w:val="center"/>
              <w:rPr>
                <w:sz w:val="20"/>
                <w:szCs w:val="20"/>
              </w:rPr>
            </w:pPr>
            <w:r w:rsidRPr="00A5746B">
              <w:rPr>
                <w:sz w:val="20"/>
                <w:szCs w:val="20"/>
              </w:rPr>
              <w:t>2319,3</w:t>
            </w:r>
          </w:p>
        </w:tc>
        <w:tc>
          <w:tcPr>
            <w:tcW w:w="377" w:type="pct"/>
            <w:shd w:val="clear" w:color="auto" w:fill="auto"/>
            <w:vAlign w:val="center"/>
          </w:tcPr>
          <w:p w:rsidR="00354E62" w:rsidRPr="00A5746B" w:rsidRDefault="00354E62">
            <w:pPr>
              <w:jc w:val="center"/>
              <w:rPr>
                <w:sz w:val="20"/>
                <w:szCs w:val="20"/>
              </w:rPr>
            </w:pPr>
            <w:r w:rsidRPr="00A5746B">
              <w:rPr>
                <w:sz w:val="20"/>
                <w:szCs w:val="20"/>
              </w:rPr>
              <w:t>2308,7</w:t>
            </w:r>
          </w:p>
        </w:tc>
        <w:tc>
          <w:tcPr>
            <w:tcW w:w="377" w:type="pct"/>
            <w:shd w:val="clear" w:color="auto" w:fill="auto"/>
            <w:vAlign w:val="center"/>
          </w:tcPr>
          <w:p w:rsidR="00354E62" w:rsidRPr="00A5746B" w:rsidRDefault="00354E62">
            <w:pPr>
              <w:jc w:val="center"/>
              <w:rPr>
                <w:sz w:val="20"/>
                <w:szCs w:val="20"/>
              </w:rPr>
            </w:pPr>
            <w:r w:rsidRPr="00A5746B">
              <w:rPr>
                <w:sz w:val="20"/>
                <w:szCs w:val="20"/>
              </w:rPr>
              <w:t>2298,1</w:t>
            </w:r>
          </w:p>
        </w:tc>
        <w:tc>
          <w:tcPr>
            <w:tcW w:w="377" w:type="pct"/>
            <w:shd w:val="clear" w:color="auto" w:fill="auto"/>
            <w:vAlign w:val="center"/>
          </w:tcPr>
          <w:p w:rsidR="00354E62" w:rsidRPr="00A5746B" w:rsidRDefault="00354E62">
            <w:pPr>
              <w:jc w:val="center"/>
              <w:rPr>
                <w:sz w:val="20"/>
                <w:szCs w:val="20"/>
              </w:rPr>
            </w:pPr>
            <w:r w:rsidRPr="00A5746B">
              <w:rPr>
                <w:sz w:val="20"/>
                <w:szCs w:val="20"/>
              </w:rPr>
              <w:t>2287,6</w:t>
            </w:r>
          </w:p>
        </w:tc>
        <w:tc>
          <w:tcPr>
            <w:tcW w:w="377" w:type="pct"/>
            <w:shd w:val="clear" w:color="auto" w:fill="auto"/>
            <w:vAlign w:val="center"/>
          </w:tcPr>
          <w:p w:rsidR="00354E62" w:rsidRPr="00A5746B" w:rsidRDefault="00354E62">
            <w:pPr>
              <w:jc w:val="center"/>
              <w:rPr>
                <w:sz w:val="20"/>
                <w:szCs w:val="20"/>
              </w:rPr>
            </w:pPr>
            <w:r w:rsidRPr="00A5746B">
              <w:rPr>
                <w:sz w:val="20"/>
                <w:szCs w:val="20"/>
              </w:rPr>
              <w:t>2277,1</w:t>
            </w:r>
          </w:p>
        </w:tc>
        <w:tc>
          <w:tcPr>
            <w:tcW w:w="377" w:type="pct"/>
            <w:shd w:val="clear" w:color="auto" w:fill="auto"/>
            <w:vAlign w:val="center"/>
          </w:tcPr>
          <w:p w:rsidR="00354E62" w:rsidRPr="00A5746B" w:rsidRDefault="00354E62">
            <w:pPr>
              <w:jc w:val="center"/>
              <w:rPr>
                <w:sz w:val="20"/>
                <w:szCs w:val="20"/>
              </w:rPr>
            </w:pPr>
            <w:r w:rsidRPr="00A5746B">
              <w:rPr>
                <w:sz w:val="20"/>
                <w:szCs w:val="20"/>
              </w:rPr>
              <w:t>2266,7</w:t>
            </w:r>
          </w:p>
        </w:tc>
        <w:tc>
          <w:tcPr>
            <w:tcW w:w="381" w:type="pct"/>
            <w:vAlign w:val="center"/>
          </w:tcPr>
          <w:p w:rsidR="00354E62" w:rsidRPr="00A5746B" w:rsidRDefault="00354E62">
            <w:pPr>
              <w:jc w:val="center"/>
              <w:rPr>
                <w:sz w:val="20"/>
                <w:szCs w:val="20"/>
              </w:rPr>
            </w:pPr>
            <w:r w:rsidRPr="00A5746B">
              <w:rPr>
                <w:sz w:val="20"/>
                <w:szCs w:val="20"/>
              </w:rPr>
              <w:t>2256,3</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19.7</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Потери тепловой сети</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Гкал</w:t>
            </w:r>
          </w:p>
        </w:tc>
        <w:tc>
          <w:tcPr>
            <w:tcW w:w="476" w:type="pct"/>
            <w:shd w:val="clear" w:color="auto" w:fill="auto"/>
            <w:vAlign w:val="center"/>
          </w:tcPr>
          <w:p w:rsidR="00354E62" w:rsidRPr="00A5746B" w:rsidRDefault="00354E62">
            <w:pPr>
              <w:jc w:val="center"/>
              <w:rPr>
                <w:sz w:val="20"/>
                <w:szCs w:val="20"/>
              </w:rPr>
            </w:pPr>
            <w:r w:rsidRPr="00A5746B">
              <w:rPr>
                <w:sz w:val="20"/>
                <w:szCs w:val="20"/>
              </w:rPr>
              <w:t>2137,0</w:t>
            </w:r>
          </w:p>
        </w:tc>
        <w:tc>
          <w:tcPr>
            <w:tcW w:w="377" w:type="pct"/>
            <w:shd w:val="clear" w:color="auto" w:fill="auto"/>
            <w:vAlign w:val="center"/>
          </w:tcPr>
          <w:p w:rsidR="00354E62" w:rsidRPr="00A5746B" w:rsidRDefault="00354E62">
            <w:pPr>
              <w:jc w:val="center"/>
              <w:rPr>
                <w:sz w:val="20"/>
                <w:szCs w:val="20"/>
              </w:rPr>
            </w:pPr>
            <w:r w:rsidRPr="00A5746B">
              <w:rPr>
                <w:sz w:val="20"/>
                <w:szCs w:val="20"/>
              </w:rPr>
              <w:t>2126,3</w:t>
            </w:r>
          </w:p>
        </w:tc>
        <w:tc>
          <w:tcPr>
            <w:tcW w:w="377" w:type="pct"/>
            <w:shd w:val="clear" w:color="auto" w:fill="auto"/>
            <w:vAlign w:val="center"/>
          </w:tcPr>
          <w:p w:rsidR="00354E62" w:rsidRPr="00A5746B" w:rsidRDefault="00354E62">
            <w:pPr>
              <w:jc w:val="center"/>
              <w:rPr>
                <w:sz w:val="20"/>
                <w:szCs w:val="20"/>
              </w:rPr>
            </w:pPr>
            <w:r w:rsidRPr="00A5746B">
              <w:rPr>
                <w:sz w:val="20"/>
                <w:szCs w:val="20"/>
              </w:rPr>
              <w:t>2115,7</w:t>
            </w:r>
          </w:p>
        </w:tc>
        <w:tc>
          <w:tcPr>
            <w:tcW w:w="377" w:type="pct"/>
            <w:shd w:val="clear" w:color="auto" w:fill="auto"/>
            <w:vAlign w:val="center"/>
          </w:tcPr>
          <w:p w:rsidR="00354E62" w:rsidRPr="00A5746B" w:rsidRDefault="00354E62">
            <w:pPr>
              <w:jc w:val="center"/>
              <w:rPr>
                <w:sz w:val="20"/>
                <w:szCs w:val="20"/>
              </w:rPr>
            </w:pPr>
            <w:r w:rsidRPr="00A5746B">
              <w:rPr>
                <w:sz w:val="20"/>
                <w:szCs w:val="20"/>
              </w:rPr>
              <w:t>2105,1</w:t>
            </w:r>
          </w:p>
        </w:tc>
        <w:tc>
          <w:tcPr>
            <w:tcW w:w="377" w:type="pct"/>
            <w:shd w:val="clear" w:color="auto" w:fill="auto"/>
            <w:vAlign w:val="center"/>
          </w:tcPr>
          <w:p w:rsidR="00354E62" w:rsidRPr="00A5746B" w:rsidRDefault="00354E62">
            <w:pPr>
              <w:jc w:val="center"/>
              <w:rPr>
                <w:sz w:val="20"/>
                <w:szCs w:val="20"/>
              </w:rPr>
            </w:pPr>
            <w:r w:rsidRPr="00A5746B">
              <w:rPr>
                <w:sz w:val="20"/>
                <w:szCs w:val="20"/>
              </w:rPr>
              <w:t>2094,6</w:t>
            </w:r>
          </w:p>
        </w:tc>
        <w:tc>
          <w:tcPr>
            <w:tcW w:w="377" w:type="pct"/>
            <w:shd w:val="clear" w:color="auto" w:fill="auto"/>
            <w:vAlign w:val="center"/>
          </w:tcPr>
          <w:p w:rsidR="00354E62" w:rsidRPr="00A5746B" w:rsidRDefault="00354E62">
            <w:pPr>
              <w:jc w:val="center"/>
              <w:rPr>
                <w:sz w:val="20"/>
                <w:szCs w:val="20"/>
              </w:rPr>
            </w:pPr>
            <w:r w:rsidRPr="00A5746B">
              <w:rPr>
                <w:sz w:val="20"/>
                <w:szCs w:val="20"/>
              </w:rPr>
              <w:t>2084,1</w:t>
            </w:r>
          </w:p>
        </w:tc>
        <w:tc>
          <w:tcPr>
            <w:tcW w:w="377" w:type="pct"/>
            <w:shd w:val="clear" w:color="auto" w:fill="auto"/>
            <w:vAlign w:val="center"/>
          </w:tcPr>
          <w:p w:rsidR="00354E62" w:rsidRPr="00A5746B" w:rsidRDefault="00354E62">
            <w:pPr>
              <w:jc w:val="center"/>
              <w:rPr>
                <w:sz w:val="20"/>
                <w:szCs w:val="20"/>
              </w:rPr>
            </w:pPr>
            <w:r w:rsidRPr="00A5746B">
              <w:rPr>
                <w:sz w:val="20"/>
                <w:szCs w:val="20"/>
              </w:rPr>
              <w:t>2073,7</w:t>
            </w:r>
          </w:p>
        </w:tc>
        <w:tc>
          <w:tcPr>
            <w:tcW w:w="381" w:type="pct"/>
            <w:vAlign w:val="center"/>
          </w:tcPr>
          <w:p w:rsidR="00354E62" w:rsidRPr="00A5746B" w:rsidRDefault="00354E62">
            <w:pPr>
              <w:jc w:val="center"/>
              <w:rPr>
                <w:sz w:val="20"/>
                <w:szCs w:val="20"/>
              </w:rPr>
            </w:pPr>
            <w:r w:rsidRPr="00A5746B">
              <w:rPr>
                <w:sz w:val="20"/>
                <w:szCs w:val="20"/>
              </w:rPr>
              <w:t>2063,3</w:t>
            </w:r>
          </w:p>
        </w:tc>
      </w:tr>
      <w:tr w:rsidR="00354E62" w:rsidRPr="00A5746B" w:rsidTr="00EC2167">
        <w:trPr>
          <w:cantSplit/>
        </w:trPr>
        <w:tc>
          <w:tcPr>
            <w:tcW w:w="274" w:type="pct"/>
            <w:vAlign w:val="bottom"/>
          </w:tcPr>
          <w:p w:rsidR="00354E62" w:rsidRPr="00A5746B" w:rsidRDefault="00354E62" w:rsidP="00EC2167">
            <w:pPr>
              <w:jc w:val="center"/>
              <w:rPr>
                <w:sz w:val="22"/>
              </w:rPr>
            </w:pP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 </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w:t>
            </w:r>
          </w:p>
        </w:tc>
        <w:tc>
          <w:tcPr>
            <w:tcW w:w="476" w:type="pct"/>
            <w:shd w:val="clear" w:color="auto" w:fill="auto"/>
            <w:vAlign w:val="center"/>
          </w:tcPr>
          <w:p w:rsidR="00354E62" w:rsidRPr="00A5746B" w:rsidRDefault="00354E62">
            <w:pPr>
              <w:jc w:val="center"/>
              <w:rPr>
                <w:sz w:val="22"/>
              </w:rPr>
            </w:pPr>
            <w:r w:rsidRPr="00A5746B">
              <w:rPr>
                <w:sz w:val="22"/>
              </w:rPr>
              <w:t>91,7</w:t>
            </w:r>
          </w:p>
        </w:tc>
        <w:tc>
          <w:tcPr>
            <w:tcW w:w="377" w:type="pct"/>
            <w:shd w:val="clear" w:color="auto" w:fill="auto"/>
            <w:vAlign w:val="center"/>
          </w:tcPr>
          <w:p w:rsidR="00354E62" w:rsidRPr="00A5746B" w:rsidRDefault="00354E62">
            <w:pPr>
              <w:jc w:val="center"/>
              <w:rPr>
                <w:sz w:val="22"/>
              </w:rPr>
            </w:pPr>
            <w:r w:rsidRPr="00A5746B">
              <w:rPr>
                <w:sz w:val="22"/>
              </w:rPr>
              <w:t>91,7</w:t>
            </w:r>
          </w:p>
        </w:tc>
        <w:tc>
          <w:tcPr>
            <w:tcW w:w="377" w:type="pct"/>
            <w:shd w:val="clear" w:color="auto" w:fill="auto"/>
            <w:vAlign w:val="center"/>
          </w:tcPr>
          <w:p w:rsidR="00354E62" w:rsidRPr="00A5746B" w:rsidRDefault="00354E62">
            <w:pPr>
              <w:jc w:val="center"/>
              <w:rPr>
                <w:sz w:val="22"/>
              </w:rPr>
            </w:pPr>
            <w:r w:rsidRPr="00A5746B">
              <w:rPr>
                <w:sz w:val="22"/>
              </w:rPr>
              <w:t>91,6</w:t>
            </w:r>
          </w:p>
        </w:tc>
        <w:tc>
          <w:tcPr>
            <w:tcW w:w="377" w:type="pct"/>
            <w:shd w:val="clear" w:color="auto" w:fill="auto"/>
            <w:vAlign w:val="center"/>
          </w:tcPr>
          <w:p w:rsidR="00354E62" w:rsidRPr="00A5746B" w:rsidRDefault="00354E62">
            <w:pPr>
              <w:jc w:val="center"/>
              <w:rPr>
                <w:sz w:val="22"/>
              </w:rPr>
            </w:pPr>
            <w:r w:rsidRPr="00A5746B">
              <w:rPr>
                <w:sz w:val="22"/>
              </w:rPr>
              <w:t>91,6</w:t>
            </w:r>
          </w:p>
        </w:tc>
        <w:tc>
          <w:tcPr>
            <w:tcW w:w="377" w:type="pct"/>
            <w:shd w:val="clear" w:color="auto" w:fill="auto"/>
            <w:vAlign w:val="center"/>
          </w:tcPr>
          <w:p w:rsidR="00354E62" w:rsidRPr="00A5746B" w:rsidRDefault="00354E62">
            <w:pPr>
              <w:jc w:val="center"/>
              <w:rPr>
                <w:sz w:val="22"/>
              </w:rPr>
            </w:pPr>
            <w:r w:rsidRPr="00A5746B">
              <w:rPr>
                <w:sz w:val="22"/>
              </w:rPr>
              <w:t>91,6</w:t>
            </w:r>
          </w:p>
        </w:tc>
        <w:tc>
          <w:tcPr>
            <w:tcW w:w="377" w:type="pct"/>
            <w:shd w:val="clear" w:color="auto" w:fill="auto"/>
            <w:vAlign w:val="center"/>
          </w:tcPr>
          <w:p w:rsidR="00354E62" w:rsidRPr="00A5746B" w:rsidRDefault="00354E62">
            <w:pPr>
              <w:jc w:val="center"/>
              <w:rPr>
                <w:sz w:val="22"/>
              </w:rPr>
            </w:pPr>
            <w:r w:rsidRPr="00A5746B">
              <w:rPr>
                <w:sz w:val="22"/>
              </w:rPr>
              <w:t>91,5</w:t>
            </w:r>
          </w:p>
        </w:tc>
        <w:tc>
          <w:tcPr>
            <w:tcW w:w="377" w:type="pct"/>
            <w:shd w:val="clear" w:color="auto" w:fill="auto"/>
            <w:vAlign w:val="center"/>
          </w:tcPr>
          <w:p w:rsidR="00354E62" w:rsidRPr="00A5746B" w:rsidRDefault="00354E62">
            <w:pPr>
              <w:jc w:val="center"/>
              <w:rPr>
                <w:sz w:val="22"/>
              </w:rPr>
            </w:pPr>
            <w:r w:rsidRPr="00A5746B">
              <w:rPr>
                <w:sz w:val="22"/>
              </w:rPr>
              <w:t>91,5</w:t>
            </w:r>
          </w:p>
        </w:tc>
        <w:tc>
          <w:tcPr>
            <w:tcW w:w="381" w:type="pct"/>
            <w:vAlign w:val="center"/>
          </w:tcPr>
          <w:p w:rsidR="00354E62" w:rsidRPr="00A5746B" w:rsidRDefault="00354E62">
            <w:pPr>
              <w:jc w:val="center"/>
              <w:rPr>
                <w:sz w:val="22"/>
              </w:rPr>
            </w:pPr>
            <w:r w:rsidRPr="00A5746B">
              <w:rPr>
                <w:sz w:val="22"/>
              </w:rPr>
              <w:t>91,4</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19.8</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Тепловая энергия отпущенная п</w:t>
            </w:r>
            <w:r w:rsidRPr="00A5746B">
              <w:rPr>
                <w:rFonts w:eastAsia="Times New Roman"/>
                <w:sz w:val="22"/>
                <w:lang w:eastAsia="ru-RU"/>
              </w:rPr>
              <w:t>о</w:t>
            </w:r>
            <w:r w:rsidRPr="00A5746B">
              <w:rPr>
                <w:rFonts w:eastAsia="Times New Roman"/>
                <w:sz w:val="22"/>
                <w:lang w:eastAsia="ru-RU"/>
              </w:rPr>
              <w:t>требителям</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Гкал</w:t>
            </w:r>
          </w:p>
        </w:tc>
        <w:tc>
          <w:tcPr>
            <w:tcW w:w="476" w:type="pct"/>
            <w:shd w:val="clear" w:color="auto" w:fill="auto"/>
            <w:vAlign w:val="center"/>
          </w:tcPr>
          <w:p w:rsidR="00354E62" w:rsidRPr="00A5746B" w:rsidRDefault="00354E62">
            <w:pPr>
              <w:jc w:val="center"/>
              <w:rPr>
                <w:sz w:val="20"/>
                <w:szCs w:val="20"/>
              </w:rPr>
            </w:pPr>
            <w:r w:rsidRPr="00A5746B">
              <w:rPr>
                <w:sz w:val="20"/>
                <w:szCs w:val="20"/>
              </w:rPr>
              <w:t>193,0</w:t>
            </w:r>
          </w:p>
        </w:tc>
        <w:tc>
          <w:tcPr>
            <w:tcW w:w="377" w:type="pct"/>
            <w:shd w:val="clear" w:color="auto" w:fill="auto"/>
            <w:vAlign w:val="center"/>
          </w:tcPr>
          <w:p w:rsidR="00354E62" w:rsidRPr="00A5746B" w:rsidRDefault="00354E62">
            <w:pPr>
              <w:jc w:val="center"/>
              <w:rPr>
                <w:sz w:val="20"/>
                <w:szCs w:val="20"/>
              </w:rPr>
            </w:pPr>
            <w:r w:rsidRPr="00A5746B">
              <w:rPr>
                <w:sz w:val="20"/>
                <w:szCs w:val="20"/>
              </w:rPr>
              <w:t>193,0</w:t>
            </w:r>
          </w:p>
        </w:tc>
        <w:tc>
          <w:tcPr>
            <w:tcW w:w="377" w:type="pct"/>
            <w:shd w:val="clear" w:color="auto" w:fill="auto"/>
            <w:vAlign w:val="center"/>
          </w:tcPr>
          <w:p w:rsidR="00354E62" w:rsidRPr="00A5746B" w:rsidRDefault="00354E62">
            <w:pPr>
              <w:jc w:val="center"/>
              <w:rPr>
                <w:sz w:val="20"/>
                <w:szCs w:val="20"/>
              </w:rPr>
            </w:pPr>
            <w:r w:rsidRPr="00A5746B">
              <w:rPr>
                <w:sz w:val="20"/>
                <w:szCs w:val="20"/>
              </w:rPr>
              <w:t>193,0</w:t>
            </w:r>
          </w:p>
        </w:tc>
        <w:tc>
          <w:tcPr>
            <w:tcW w:w="377" w:type="pct"/>
            <w:shd w:val="clear" w:color="auto" w:fill="auto"/>
            <w:vAlign w:val="center"/>
          </w:tcPr>
          <w:p w:rsidR="00354E62" w:rsidRPr="00A5746B" w:rsidRDefault="00354E62">
            <w:pPr>
              <w:jc w:val="center"/>
              <w:rPr>
                <w:sz w:val="20"/>
                <w:szCs w:val="20"/>
              </w:rPr>
            </w:pPr>
            <w:r w:rsidRPr="00A5746B">
              <w:rPr>
                <w:sz w:val="20"/>
                <w:szCs w:val="20"/>
              </w:rPr>
              <w:t>193,0</w:t>
            </w:r>
          </w:p>
        </w:tc>
        <w:tc>
          <w:tcPr>
            <w:tcW w:w="377" w:type="pct"/>
            <w:shd w:val="clear" w:color="auto" w:fill="auto"/>
            <w:vAlign w:val="center"/>
          </w:tcPr>
          <w:p w:rsidR="00354E62" w:rsidRPr="00A5746B" w:rsidRDefault="00354E62">
            <w:pPr>
              <w:jc w:val="center"/>
              <w:rPr>
                <w:sz w:val="20"/>
                <w:szCs w:val="20"/>
              </w:rPr>
            </w:pPr>
            <w:r w:rsidRPr="00A5746B">
              <w:rPr>
                <w:sz w:val="20"/>
                <w:szCs w:val="20"/>
              </w:rPr>
              <w:t>193,0</w:t>
            </w:r>
          </w:p>
        </w:tc>
        <w:tc>
          <w:tcPr>
            <w:tcW w:w="377" w:type="pct"/>
            <w:shd w:val="clear" w:color="auto" w:fill="auto"/>
            <w:vAlign w:val="center"/>
          </w:tcPr>
          <w:p w:rsidR="00354E62" w:rsidRPr="00A5746B" w:rsidRDefault="00354E62">
            <w:pPr>
              <w:jc w:val="center"/>
              <w:rPr>
                <w:sz w:val="20"/>
                <w:szCs w:val="20"/>
              </w:rPr>
            </w:pPr>
            <w:r w:rsidRPr="00A5746B">
              <w:rPr>
                <w:sz w:val="20"/>
                <w:szCs w:val="20"/>
              </w:rPr>
              <w:t>193,0</w:t>
            </w:r>
          </w:p>
        </w:tc>
        <w:tc>
          <w:tcPr>
            <w:tcW w:w="377" w:type="pct"/>
            <w:shd w:val="clear" w:color="auto" w:fill="auto"/>
            <w:vAlign w:val="center"/>
          </w:tcPr>
          <w:p w:rsidR="00354E62" w:rsidRPr="00A5746B" w:rsidRDefault="00354E62">
            <w:pPr>
              <w:jc w:val="center"/>
              <w:rPr>
                <w:sz w:val="20"/>
                <w:szCs w:val="20"/>
              </w:rPr>
            </w:pPr>
            <w:r w:rsidRPr="00A5746B">
              <w:rPr>
                <w:sz w:val="20"/>
                <w:szCs w:val="20"/>
              </w:rPr>
              <w:t>193,0</w:t>
            </w:r>
          </w:p>
        </w:tc>
        <w:tc>
          <w:tcPr>
            <w:tcW w:w="381" w:type="pct"/>
            <w:vAlign w:val="center"/>
          </w:tcPr>
          <w:p w:rsidR="00354E62" w:rsidRPr="00A5746B" w:rsidRDefault="00354E62">
            <w:pPr>
              <w:jc w:val="center"/>
              <w:rPr>
                <w:sz w:val="20"/>
                <w:szCs w:val="20"/>
              </w:rPr>
            </w:pPr>
            <w:r w:rsidRPr="00A5746B">
              <w:rPr>
                <w:sz w:val="20"/>
                <w:szCs w:val="20"/>
              </w:rPr>
              <w:t>193,0</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19.9</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УРУТ на отпуск тепловой энергии</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кг.у.т/Гкал</w:t>
            </w:r>
          </w:p>
        </w:tc>
        <w:tc>
          <w:tcPr>
            <w:tcW w:w="476" w:type="pct"/>
            <w:shd w:val="clear" w:color="auto" w:fill="auto"/>
            <w:vAlign w:val="center"/>
          </w:tcPr>
          <w:p w:rsidR="00354E62" w:rsidRPr="00A5746B" w:rsidRDefault="00354E62">
            <w:pPr>
              <w:jc w:val="center"/>
              <w:rPr>
                <w:sz w:val="20"/>
                <w:szCs w:val="20"/>
              </w:rPr>
            </w:pPr>
            <w:r w:rsidRPr="00A5746B">
              <w:rPr>
                <w:sz w:val="20"/>
                <w:szCs w:val="20"/>
              </w:rPr>
              <w:t>242,0</w:t>
            </w:r>
          </w:p>
        </w:tc>
        <w:tc>
          <w:tcPr>
            <w:tcW w:w="377" w:type="pct"/>
            <w:shd w:val="clear" w:color="auto" w:fill="auto"/>
            <w:vAlign w:val="center"/>
          </w:tcPr>
          <w:p w:rsidR="00354E62" w:rsidRPr="00A5746B" w:rsidRDefault="00354E62">
            <w:pPr>
              <w:jc w:val="center"/>
              <w:rPr>
                <w:sz w:val="20"/>
                <w:szCs w:val="20"/>
              </w:rPr>
            </w:pPr>
            <w:r w:rsidRPr="00A5746B">
              <w:rPr>
                <w:sz w:val="20"/>
                <w:szCs w:val="20"/>
              </w:rPr>
              <w:t>254,0</w:t>
            </w:r>
          </w:p>
        </w:tc>
        <w:tc>
          <w:tcPr>
            <w:tcW w:w="377" w:type="pct"/>
            <w:shd w:val="clear" w:color="auto" w:fill="auto"/>
            <w:vAlign w:val="center"/>
          </w:tcPr>
          <w:p w:rsidR="00354E62" w:rsidRPr="00A5746B" w:rsidRDefault="00354E62">
            <w:pPr>
              <w:jc w:val="center"/>
              <w:rPr>
                <w:sz w:val="20"/>
                <w:szCs w:val="20"/>
              </w:rPr>
            </w:pPr>
            <w:r w:rsidRPr="00A5746B">
              <w:rPr>
                <w:sz w:val="20"/>
                <w:szCs w:val="20"/>
              </w:rPr>
              <w:t>254,0</w:t>
            </w:r>
          </w:p>
        </w:tc>
        <w:tc>
          <w:tcPr>
            <w:tcW w:w="377" w:type="pct"/>
            <w:shd w:val="clear" w:color="auto" w:fill="auto"/>
            <w:vAlign w:val="center"/>
          </w:tcPr>
          <w:p w:rsidR="00354E62" w:rsidRPr="00A5746B" w:rsidRDefault="00354E62">
            <w:pPr>
              <w:jc w:val="center"/>
              <w:rPr>
                <w:sz w:val="20"/>
                <w:szCs w:val="20"/>
              </w:rPr>
            </w:pPr>
            <w:r w:rsidRPr="00A5746B">
              <w:rPr>
                <w:sz w:val="20"/>
                <w:szCs w:val="20"/>
              </w:rPr>
              <w:t>254,0</w:t>
            </w:r>
          </w:p>
        </w:tc>
        <w:tc>
          <w:tcPr>
            <w:tcW w:w="377" w:type="pct"/>
            <w:shd w:val="clear" w:color="auto" w:fill="auto"/>
            <w:vAlign w:val="center"/>
          </w:tcPr>
          <w:p w:rsidR="00354E62" w:rsidRPr="00A5746B" w:rsidRDefault="00354E62">
            <w:pPr>
              <w:jc w:val="center"/>
              <w:rPr>
                <w:sz w:val="20"/>
                <w:szCs w:val="20"/>
              </w:rPr>
            </w:pPr>
            <w:r w:rsidRPr="00A5746B">
              <w:rPr>
                <w:sz w:val="20"/>
                <w:szCs w:val="20"/>
              </w:rPr>
              <w:t>254,0</w:t>
            </w:r>
          </w:p>
        </w:tc>
        <w:tc>
          <w:tcPr>
            <w:tcW w:w="377" w:type="pct"/>
            <w:shd w:val="clear" w:color="auto" w:fill="auto"/>
            <w:vAlign w:val="center"/>
          </w:tcPr>
          <w:p w:rsidR="00354E62" w:rsidRPr="00A5746B" w:rsidRDefault="00354E62">
            <w:pPr>
              <w:jc w:val="center"/>
              <w:rPr>
                <w:sz w:val="20"/>
                <w:szCs w:val="20"/>
              </w:rPr>
            </w:pPr>
            <w:r w:rsidRPr="00A5746B">
              <w:rPr>
                <w:sz w:val="20"/>
                <w:szCs w:val="20"/>
              </w:rPr>
              <w:t>254,0</w:t>
            </w:r>
          </w:p>
        </w:tc>
        <w:tc>
          <w:tcPr>
            <w:tcW w:w="377" w:type="pct"/>
            <w:shd w:val="clear" w:color="auto" w:fill="auto"/>
            <w:vAlign w:val="center"/>
          </w:tcPr>
          <w:p w:rsidR="00354E62" w:rsidRPr="00A5746B" w:rsidRDefault="00354E62">
            <w:pPr>
              <w:jc w:val="center"/>
              <w:rPr>
                <w:sz w:val="20"/>
                <w:szCs w:val="20"/>
              </w:rPr>
            </w:pPr>
            <w:r w:rsidRPr="00A5746B">
              <w:rPr>
                <w:sz w:val="20"/>
                <w:szCs w:val="20"/>
              </w:rPr>
              <w:t>254,0</w:t>
            </w:r>
          </w:p>
        </w:tc>
        <w:tc>
          <w:tcPr>
            <w:tcW w:w="381" w:type="pct"/>
            <w:vAlign w:val="center"/>
          </w:tcPr>
          <w:p w:rsidR="00354E62" w:rsidRPr="00A5746B" w:rsidRDefault="00354E62">
            <w:pPr>
              <w:jc w:val="center"/>
              <w:rPr>
                <w:sz w:val="20"/>
                <w:szCs w:val="20"/>
              </w:rPr>
            </w:pPr>
            <w:r w:rsidRPr="00A5746B">
              <w:rPr>
                <w:sz w:val="20"/>
                <w:szCs w:val="20"/>
              </w:rPr>
              <w:t>254,0</w:t>
            </w:r>
          </w:p>
        </w:tc>
      </w:tr>
      <w:tr w:rsidR="00354E62" w:rsidRPr="00A5746B" w:rsidTr="00EC2167">
        <w:trPr>
          <w:cantSplit/>
        </w:trPr>
        <w:tc>
          <w:tcPr>
            <w:tcW w:w="274" w:type="pct"/>
            <w:vAlign w:val="bottom"/>
          </w:tcPr>
          <w:p w:rsidR="00354E62" w:rsidRPr="00A5746B" w:rsidRDefault="00354E62" w:rsidP="00EC2167">
            <w:pPr>
              <w:jc w:val="center"/>
              <w:rPr>
                <w:sz w:val="22"/>
              </w:rPr>
            </w:pPr>
            <w:r w:rsidRPr="00A5746B">
              <w:rPr>
                <w:sz w:val="22"/>
              </w:rPr>
              <w:t>19.10</w:t>
            </w:r>
          </w:p>
        </w:tc>
        <w:tc>
          <w:tcPr>
            <w:tcW w:w="1192"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Средневзвешенный КПД котел</w:t>
            </w:r>
            <w:r w:rsidRPr="00A5746B">
              <w:rPr>
                <w:rFonts w:eastAsia="Times New Roman"/>
                <w:sz w:val="22"/>
                <w:lang w:eastAsia="ru-RU"/>
              </w:rPr>
              <w:t>ь</w:t>
            </w:r>
            <w:r w:rsidRPr="00A5746B">
              <w:rPr>
                <w:rFonts w:eastAsia="Times New Roman"/>
                <w:sz w:val="22"/>
                <w:lang w:eastAsia="ru-RU"/>
              </w:rPr>
              <w:t>ной</w:t>
            </w:r>
          </w:p>
        </w:tc>
        <w:tc>
          <w:tcPr>
            <w:tcW w:w="414" w:type="pct"/>
            <w:shd w:val="clear" w:color="auto" w:fill="auto"/>
            <w:vAlign w:val="center"/>
          </w:tcPr>
          <w:p w:rsidR="00354E62" w:rsidRPr="00A5746B" w:rsidRDefault="00354E62" w:rsidP="00EC2167">
            <w:pPr>
              <w:jc w:val="center"/>
              <w:rPr>
                <w:rFonts w:eastAsia="Times New Roman"/>
                <w:sz w:val="22"/>
                <w:lang w:eastAsia="ru-RU"/>
              </w:rPr>
            </w:pPr>
            <w:r w:rsidRPr="00A5746B">
              <w:rPr>
                <w:rFonts w:eastAsia="Times New Roman"/>
                <w:sz w:val="22"/>
                <w:lang w:eastAsia="ru-RU"/>
              </w:rPr>
              <w:t>%</w:t>
            </w:r>
          </w:p>
        </w:tc>
        <w:tc>
          <w:tcPr>
            <w:tcW w:w="476" w:type="pct"/>
            <w:shd w:val="clear" w:color="auto" w:fill="auto"/>
            <w:vAlign w:val="center"/>
          </w:tcPr>
          <w:p w:rsidR="00354E62" w:rsidRPr="00A5746B" w:rsidRDefault="00354E62">
            <w:pPr>
              <w:jc w:val="center"/>
              <w:rPr>
                <w:sz w:val="20"/>
                <w:szCs w:val="20"/>
              </w:rPr>
            </w:pPr>
            <w:r w:rsidRPr="00A5746B">
              <w:rPr>
                <w:sz w:val="20"/>
                <w:szCs w:val="20"/>
              </w:rPr>
              <w:t>59,1</w:t>
            </w:r>
          </w:p>
        </w:tc>
        <w:tc>
          <w:tcPr>
            <w:tcW w:w="377" w:type="pct"/>
            <w:shd w:val="clear" w:color="auto" w:fill="auto"/>
            <w:vAlign w:val="center"/>
          </w:tcPr>
          <w:p w:rsidR="00354E62" w:rsidRPr="00A5746B" w:rsidRDefault="00354E62">
            <w:pPr>
              <w:jc w:val="center"/>
              <w:rPr>
                <w:sz w:val="20"/>
                <w:szCs w:val="20"/>
              </w:rPr>
            </w:pPr>
            <w:r w:rsidRPr="00A5746B">
              <w:rPr>
                <w:sz w:val="20"/>
                <w:szCs w:val="20"/>
              </w:rPr>
              <w:t>56,3</w:t>
            </w:r>
          </w:p>
        </w:tc>
        <w:tc>
          <w:tcPr>
            <w:tcW w:w="377" w:type="pct"/>
            <w:shd w:val="clear" w:color="auto" w:fill="auto"/>
            <w:vAlign w:val="center"/>
          </w:tcPr>
          <w:p w:rsidR="00354E62" w:rsidRPr="00A5746B" w:rsidRDefault="00354E62">
            <w:pPr>
              <w:jc w:val="center"/>
              <w:rPr>
                <w:sz w:val="20"/>
                <w:szCs w:val="20"/>
              </w:rPr>
            </w:pPr>
            <w:r w:rsidRPr="00A5746B">
              <w:rPr>
                <w:sz w:val="20"/>
                <w:szCs w:val="20"/>
              </w:rPr>
              <w:t>56,3</w:t>
            </w:r>
          </w:p>
        </w:tc>
        <w:tc>
          <w:tcPr>
            <w:tcW w:w="377" w:type="pct"/>
            <w:shd w:val="clear" w:color="auto" w:fill="auto"/>
            <w:vAlign w:val="center"/>
          </w:tcPr>
          <w:p w:rsidR="00354E62" w:rsidRPr="00A5746B" w:rsidRDefault="00354E62">
            <w:pPr>
              <w:jc w:val="center"/>
              <w:rPr>
                <w:sz w:val="20"/>
                <w:szCs w:val="20"/>
              </w:rPr>
            </w:pPr>
            <w:r w:rsidRPr="00A5746B">
              <w:rPr>
                <w:sz w:val="20"/>
                <w:szCs w:val="20"/>
              </w:rPr>
              <w:t>56,3</w:t>
            </w:r>
          </w:p>
        </w:tc>
        <w:tc>
          <w:tcPr>
            <w:tcW w:w="377" w:type="pct"/>
            <w:shd w:val="clear" w:color="auto" w:fill="auto"/>
            <w:vAlign w:val="center"/>
          </w:tcPr>
          <w:p w:rsidR="00354E62" w:rsidRPr="00A5746B" w:rsidRDefault="00354E62">
            <w:pPr>
              <w:jc w:val="center"/>
              <w:rPr>
                <w:sz w:val="20"/>
                <w:szCs w:val="20"/>
              </w:rPr>
            </w:pPr>
            <w:r w:rsidRPr="00A5746B">
              <w:rPr>
                <w:sz w:val="20"/>
                <w:szCs w:val="20"/>
              </w:rPr>
              <w:t>56,3</w:t>
            </w:r>
          </w:p>
        </w:tc>
        <w:tc>
          <w:tcPr>
            <w:tcW w:w="377" w:type="pct"/>
            <w:shd w:val="clear" w:color="auto" w:fill="auto"/>
            <w:vAlign w:val="center"/>
          </w:tcPr>
          <w:p w:rsidR="00354E62" w:rsidRPr="00A5746B" w:rsidRDefault="00354E62">
            <w:pPr>
              <w:jc w:val="center"/>
              <w:rPr>
                <w:sz w:val="20"/>
                <w:szCs w:val="20"/>
              </w:rPr>
            </w:pPr>
            <w:r w:rsidRPr="00A5746B">
              <w:rPr>
                <w:sz w:val="20"/>
                <w:szCs w:val="20"/>
              </w:rPr>
              <w:t>56,3</w:t>
            </w:r>
          </w:p>
        </w:tc>
        <w:tc>
          <w:tcPr>
            <w:tcW w:w="377" w:type="pct"/>
            <w:shd w:val="clear" w:color="auto" w:fill="auto"/>
            <w:vAlign w:val="center"/>
          </w:tcPr>
          <w:p w:rsidR="00354E62" w:rsidRPr="00A5746B" w:rsidRDefault="00354E62">
            <w:pPr>
              <w:jc w:val="center"/>
              <w:rPr>
                <w:sz w:val="20"/>
                <w:szCs w:val="20"/>
              </w:rPr>
            </w:pPr>
            <w:r w:rsidRPr="00A5746B">
              <w:rPr>
                <w:sz w:val="20"/>
                <w:szCs w:val="20"/>
              </w:rPr>
              <w:t>56,3</w:t>
            </w:r>
          </w:p>
        </w:tc>
        <w:tc>
          <w:tcPr>
            <w:tcW w:w="381" w:type="pct"/>
            <w:vAlign w:val="center"/>
          </w:tcPr>
          <w:p w:rsidR="00354E62" w:rsidRPr="00A5746B" w:rsidRDefault="00354E62">
            <w:pPr>
              <w:jc w:val="center"/>
              <w:rPr>
                <w:sz w:val="20"/>
                <w:szCs w:val="20"/>
              </w:rPr>
            </w:pPr>
            <w:r w:rsidRPr="00A5746B">
              <w:rPr>
                <w:sz w:val="20"/>
                <w:szCs w:val="20"/>
              </w:rPr>
              <w:t>56,3</w:t>
            </w:r>
          </w:p>
        </w:tc>
      </w:tr>
    </w:tbl>
    <w:p w:rsidR="001B2EC1" w:rsidRPr="00A5746B" w:rsidRDefault="001B2EC1"/>
    <w:p w:rsidR="00047CCA" w:rsidRPr="00A5746B" w:rsidRDefault="00047CCA" w:rsidP="0006129B"/>
    <w:p w:rsidR="004E4FD0" w:rsidRPr="00A5746B" w:rsidRDefault="004E4FD0" w:rsidP="0006129B">
      <w:pPr>
        <w:tabs>
          <w:tab w:val="left" w:pos="0"/>
        </w:tabs>
        <w:ind w:firstLine="709"/>
        <w:rPr>
          <w:rFonts w:eastAsia="Times New Roman"/>
          <w:b/>
          <w:szCs w:val="24"/>
          <w:lang w:eastAsia="ru-RU"/>
        </w:rPr>
        <w:sectPr w:rsidR="004E4FD0" w:rsidRPr="00A5746B" w:rsidSect="003B765F">
          <w:pgSz w:w="16838" w:h="11906" w:orient="landscape"/>
          <w:pgMar w:top="1134" w:right="851" w:bottom="1134" w:left="1134" w:header="708" w:footer="708" w:gutter="0"/>
          <w:cols w:space="708"/>
          <w:docGrid w:linePitch="360"/>
        </w:sectPr>
      </w:pPr>
    </w:p>
    <w:p w:rsidR="00E70320" w:rsidRPr="00A5746B" w:rsidRDefault="00835349" w:rsidP="0006129B">
      <w:pPr>
        <w:pStyle w:val="21"/>
        <w:spacing w:line="240" w:lineRule="auto"/>
        <w:rPr>
          <w:lang w:eastAsia="ru-RU"/>
        </w:rPr>
      </w:pPr>
      <w:bookmarkStart w:id="279" w:name="_Toc121588565"/>
      <w:r w:rsidRPr="00A5746B">
        <w:rPr>
          <w:lang w:eastAsia="ru-RU"/>
        </w:rPr>
        <w:lastRenderedPageBreak/>
        <w:t>10.2</w:t>
      </w:r>
      <w:r w:rsidR="00E70320" w:rsidRPr="00A5746B">
        <w:rPr>
          <w:lang w:eastAsia="ru-RU"/>
        </w:rPr>
        <w:t xml:space="preserve"> </w:t>
      </w:r>
      <w:r w:rsidRPr="00A5746B">
        <w:rPr>
          <w:lang w:eastAsia="ru-RU"/>
        </w:rPr>
        <w:t>Р</w:t>
      </w:r>
      <w:r w:rsidR="00B35576" w:rsidRPr="00A5746B">
        <w:rPr>
          <w:lang w:eastAsia="ru-RU"/>
        </w:rPr>
        <w:t>езультаты расчетов по каждому источнику тепловой энергии нормативных запасов топлива</w:t>
      </w:r>
      <w:bookmarkEnd w:id="279"/>
    </w:p>
    <w:p w:rsidR="00810735" w:rsidRPr="00A5746B" w:rsidRDefault="00810735" w:rsidP="00810735">
      <w:pPr>
        <w:spacing w:before="4"/>
        <w:ind w:right="89" w:firstLine="567"/>
        <w:rPr>
          <w:bCs/>
          <w:szCs w:val="24"/>
          <w:shd w:val="clear" w:color="auto" w:fill="FFFFFF"/>
        </w:rPr>
      </w:pPr>
      <w:r w:rsidRPr="00A5746B">
        <w:rPr>
          <w:szCs w:val="24"/>
        </w:rPr>
        <w:t xml:space="preserve">Расчеты нормативных объемов запаса резервного топлива выполняются в соответствии с </w:t>
      </w:r>
      <w:r w:rsidRPr="00A5746B">
        <w:rPr>
          <w:bCs/>
          <w:szCs w:val="24"/>
          <w:shd w:val="clear" w:color="auto" w:fill="FFFFFF"/>
        </w:rPr>
        <w:t xml:space="preserve">Приказом </w:t>
      </w:r>
      <w:r w:rsidRPr="00A5746B">
        <w:t>Минэнерго России от 10.08.2012 № 377 «О порядке определения нормативов техн</w:t>
      </w:r>
      <w:r w:rsidRPr="00A5746B">
        <w:t>о</w:t>
      </w:r>
      <w:r w:rsidRPr="00A5746B">
        <w:t>логических потерь при передаче тепловой энергии, теплоносителя, нормативов удельного ра</w:t>
      </w:r>
      <w:r w:rsidRPr="00A5746B">
        <w:t>с</w:t>
      </w:r>
      <w:r w:rsidRPr="00A5746B">
        <w:t>хода топлива при производстве тепловой энергии, нормативов запасов топлива на источниках тепловой энергии (за исключением источников тепловой энергии, функционирующих в реж</w:t>
      </w:r>
      <w:r w:rsidRPr="00A5746B">
        <w:t>и</w:t>
      </w:r>
      <w:r w:rsidRPr="00A5746B">
        <w:t>ме комбинированной выработки электрической и тепловой энергии), в том числе в целях гос</w:t>
      </w:r>
      <w:r w:rsidRPr="00A5746B">
        <w:t>у</w:t>
      </w:r>
      <w:r w:rsidRPr="00A5746B">
        <w:t>дарственного регулирования цен (тарифов) в сфере теплоснабжения»</w:t>
      </w:r>
      <w:r w:rsidRPr="00A5746B">
        <w:rPr>
          <w:bCs/>
          <w:szCs w:val="24"/>
          <w:shd w:val="clear" w:color="auto" w:fill="FFFFFF"/>
        </w:rPr>
        <w:t>.</w:t>
      </w:r>
    </w:p>
    <w:p w:rsidR="00810735" w:rsidRPr="00A5746B" w:rsidRDefault="00810735" w:rsidP="00810735">
      <w:pPr>
        <w:spacing w:before="4"/>
        <w:ind w:right="89" w:firstLine="567"/>
        <w:rPr>
          <w:bCs/>
          <w:szCs w:val="24"/>
        </w:rPr>
      </w:pPr>
    </w:p>
    <w:p w:rsidR="00810735" w:rsidRPr="00A5746B" w:rsidRDefault="00810735" w:rsidP="00810735">
      <w:pPr>
        <w:ind w:firstLine="567"/>
        <w:rPr>
          <w:szCs w:val="24"/>
          <w:shd w:val="clear" w:color="auto" w:fill="FFFFFF"/>
        </w:rPr>
      </w:pPr>
      <w:r w:rsidRPr="00A5746B">
        <w:rPr>
          <w:szCs w:val="24"/>
          <w:shd w:val="clear" w:color="auto" w:fill="FFFFFF"/>
        </w:rPr>
        <w:t>1. Расчетный размер ННЗТ определяется по среднесуточному плановому расходу топлива самого холодного месяца отопительного периода и количеству суток, определяемых с учетом вида топлива и способа его доставки:</w:t>
      </w:r>
    </w:p>
    <w:p w:rsidR="00810735" w:rsidRPr="00A5746B" w:rsidRDefault="00810735" w:rsidP="00810735">
      <w:pPr>
        <w:ind w:firstLine="567"/>
        <w:jc w:val="center"/>
        <w:rPr>
          <w:szCs w:val="24"/>
          <w:shd w:val="clear" w:color="auto" w:fill="FFFFFF"/>
        </w:rPr>
      </w:pPr>
      <w:r w:rsidRPr="00A5746B">
        <w:rPr>
          <w:noProof/>
          <w:szCs w:val="24"/>
          <w:lang w:eastAsia="ru-RU"/>
        </w:rPr>
        <w:drawing>
          <wp:inline distT="0" distB="0" distL="0" distR="0" wp14:anchorId="489802E1" wp14:editId="0AB35A7E">
            <wp:extent cx="2275205" cy="372110"/>
            <wp:effectExtent l="0" t="0" r="0" b="8890"/>
            <wp:docPr id="176" name="Рисунок 176" descr="15478_html_6920d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15478_html_6920de1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275205" cy="372110"/>
                    </a:xfrm>
                    <a:prstGeom prst="rect">
                      <a:avLst/>
                    </a:prstGeom>
                    <a:noFill/>
                    <a:ln>
                      <a:noFill/>
                    </a:ln>
                  </pic:spPr>
                </pic:pic>
              </a:graphicData>
            </a:graphic>
          </wp:inline>
        </w:drawing>
      </w:r>
      <w:r w:rsidRPr="00A5746B">
        <w:rPr>
          <w:szCs w:val="24"/>
          <w:shd w:val="clear" w:color="auto" w:fill="FFFFFF"/>
        </w:rPr>
        <w:t> тыс. т.</w:t>
      </w:r>
    </w:p>
    <w:p w:rsidR="00810735" w:rsidRPr="00A5746B" w:rsidRDefault="00810735" w:rsidP="00810735">
      <w:pPr>
        <w:ind w:firstLine="567"/>
        <w:rPr>
          <w:szCs w:val="24"/>
          <w:shd w:val="clear" w:color="auto" w:fill="FFFFFF"/>
        </w:rPr>
      </w:pPr>
      <w:r w:rsidRPr="00A5746B">
        <w:rPr>
          <w:szCs w:val="24"/>
          <w:shd w:val="clear" w:color="auto" w:fill="FFFFFF"/>
        </w:rPr>
        <w:t>где: </w:t>
      </w:r>
      <w:r w:rsidRPr="00A5746B">
        <w:rPr>
          <w:i/>
          <w:iCs/>
          <w:szCs w:val="24"/>
          <w:shd w:val="clear" w:color="auto" w:fill="FFFFFF"/>
        </w:rPr>
        <w:t>Q</w:t>
      </w:r>
      <w:r w:rsidRPr="00A5746B">
        <w:rPr>
          <w:szCs w:val="24"/>
          <w:shd w:val="clear" w:color="auto" w:fill="FFFFFF"/>
          <w:vertAlign w:val="subscript"/>
        </w:rPr>
        <w:t>max</w:t>
      </w:r>
      <w:r w:rsidRPr="00A5746B">
        <w:rPr>
          <w:szCs w:val="24"/>
          <w:shd w:val="clear" w:color="auto" w:fill="FFFFFF"/>
        </w:rPr>
        <w:t> - среднее значение отпуска тепловой энергии в тепловую сеть (выработка к</w:t>
      </w:r>
      <w:r w:rsidRPr="00A5746B">
        <w:rPr>
          <w:szCs w:val="24"/>
          <w:shd w:val="clear" w:color="auto" w:fill="FFFFFF"/>
        </w:rPr>
        <w:t>о</w:t>
      </w:r>
      <w:r w:rsidRPr="00A5746B">
        <w:rPr>
          <w:szCs w:val="24"/>
          <w:shd w:val="clear" w:color="auto" w:fill="FFFFFF"/>
        </w:rPr>
        <w:t>тельной) в самом холодном месяце, Гкал/сутки;</w:t>
      </w:r>
    </w:p>
    <w:p w:rsidR="00810735" w:rsidRPr="00A5746B" w:rsidRDefault="00810735" w:rsidP="00810735">
      <w:pPr>
        <w:ind w:firstLine="567"/>
        <w:rPr>
          <w:szCs w:val="24"/>
          <w:shd w:val="clear" w:color="auto" w:fill="FFFFFF"/>
        </w:rPr>
      </w:pPr>
      <w:r w:rsidRPr="00A5746B">
        <w:rPr>
          <w:i/>
          <w:iCs/>
          <w:szCs w:val="24"/>
          <w:shd w:val="clear" w:color="auto" w:fill="FFFFFF"/>
        </w:rPr>
        <w:t>Н</w:t>
      </w:r>
      <w:r w:rsidRPr="00A5746B">
        <w:rPr>
          <w:szCs w:val="24"/>
          <w:shd w:val="clear" w:color="auto" w:fill="FFFFFF"/>
          <w:vertAlign w:val="subscript"/>
        </w:rPr>
        <w:t>СР.Т</w:t>
      </w:r>
      <w:r w:rsidRPr="00A5746B">
        <w:rPr>
          <w:szCs w:val="24"/>
          <w:shd w:val="clear" w:color="auto" w:fill="FFFFFF"/>
        </w:rPr>
        <w:t> - расчетный норматив удельного расхода топлива на отпущенную тепловую энергию для самого холодного месяца, т у.т./Гкал;</w:t>
      </w:r>
    </w:p>
    <w:p w:rsidR="00810735" w:rsidRPr="00A5746B" w:rsidRDefault="00810735" w:rsidP="00810735">
      <w:pPr>
        <w:ind w:firstLine="567"/>
        <w:rPr>
          <w:szCs w:val="24"/>
          <w:shd w:val="clear" w:color="auto" w:fill="FFFFFF"/>
        </w:rPr>
      </w:pPr>
      <w:r w:rsidRPr="00A5746B">
        <w:rPr>
          <w:i/>
          <w:iCs/>
          <w:szCs w:val="24"/>
          <w:shd w:val="clear" w:color="auto" w:fill="FFFFFF"/>
        </w:rPr>
        <w:t>К</w:t>
      </w:r>
      <w:r w:rsidRPr="00A5746B">
        <w:rPr>
          <w:szCs w:val="24"/>
          <w:shd w:val="clear" w:color="auto" w:fill="FFFFFF"/>
        </w:rPr>
        <w:t> - коэффициент перевода натурального топлива в условное;</w:t>
      </w:r>
    </w:p>
    <w:p w:rsidR="00810735" w:rsidRPr="00A5746B" w:rsidRDefault="00810735" w:rsidP="00810735">
      <w:pPr>
        <w:ind w:firstLine="567"/>
        <w:rPr>
          <w:szCs w:val="24"/>
          <w:shd w:val="clear" w:color="auto" w:fill="FFFFFF"/>
        </w:rPr>
      </w:pPr>
      <w:r w:rsidRPr="00A5746B">
        <w:rPr>
          <w:i/>
          <w:iCs/>
          <w:szCs w:val="24"/>
          <w:shd w:val="clear" w:color="auto" w:fill="FFFFFF"/>
        </w:rPr>
        <w:t>Т</w:t>
      </w:r>
      <w:r w:rsidRPr="00A5746B">
        <w:rPr>
          <w:szCs w:val="24"/>
          <w:shd w:val="clear" w:color="auto" w:fill="FFFFFF"/>
        </w:rPr>
        <w:t> - длительность периода формирования объема неснижаемого запаса топлива, сут.</w:t>
      </w:r>
    </w:p>
    <w:p w:rsidR="00810735" w:rsidRPr="00A5746B" w:rsidRDefault="00810735" w:rsidP="00810735">
      <w:pPr>
        <w:ind w:firstLine="567"/>
        <w:rPr>
          <w:szCs w:val="24"/>
          <w:shd w:val="clear" w:color="auto" w:fill="FFFFFF"/>
        </w:rPr>
      </w:pPr>
      <w:r w:rsidRPr="00A5746B">
        <w:rPr>
          <w:szCs w:val="24"/>
          <w:shd w:val="clear" w:color="auto" w:fill="FFFFFF"/>
        </w:rPr>
        <w:t>Для котельных, работающих на газе, ННЗТ устанавливается по резервному топливу</w:t>
      </w:r>
    </w:p>
    <w:p w:rsidR="00810735" w:rsidRPr="00A5746B" w:rsidRDefault="00810735" w:rsidP="00810735">
      <w:pPr>
        <w:ind w:firstLine="567"/>
        <w:rPr>
          <w:szCs w:val="24"/>
          <w:shd w:val="clear" w:color="auto" w:fill="FFFFFF"/>
        </w:rPr>
      </w:pPr>
      <w:r w:rsidRPr="00A5746B">
        <w:rPr>
          <w:szCs w:val="24"/>
          <w:shd w:val="clear" w:color="auto" w:fill="FFFFFF"/>
        </w:rPr>
        <w:t>2. Количество суток, на которые рассчитывается ННЗТ, определяется фактическим врем</w:t>
      </w:r>
      <w:r w:rsidRPr="00A5746B">
        <w:rPr>
          <w:szCs w:val="24"/>
          <w:shd w:val="clear" w:color="auto" w:fill="FFFFFF"/>
        </w:rPr>
        <w:t>е</w:t>
      </w:r>
      <w:r w:rsidRPr="00A5746B">
        <w:rPr>
          <w:szCs w:val="24"/>
          <w:shd w:val="clear" w:color="auto" w:fill="FFFFFF"/>
        </w:rPr>
        <w:t>нем, необходимым для доставки топлива от поставщика или базовых складов, и временем, н</w:t>
      </w:r>
      <w:r w:rsidRPr="00A5746B">
        <w:rPr>
          <w:szCs w:val="24"/>
          <w:shd w:val="clear" w:color="auto" w:fill="FFFFFF"/>
        </w:rPr>
        <w:t>е</w:t>
      </w:r>
      <w:r w:rsidRPr="00A5746B">
        <w:rPr>
          <w:szCs w:val="24"/>
          <w:shd w:val="clear" w:color="auto" w:fill="FFFFFF"/>
        </w:rPr>
        <w:t>обходимым на погрузо-разгрузочные работы (таблица 70).</w:t>
      </w:r>
    </w:p>
    <w:p w:rsidR="00810735" w:rsidRPr="00A5746B" w:rsidRDefault="00810735" w:rsidP="00810735">
      <w:pPr>
        <w:rPr>
          <w:szCs w:val="24"/>
        </w:rPr>
      </w:pPr>
    </w:p>
    <w:p w:rsidR="00810735" w:rsidRPr="00A5746B" w:rsidRDefault="00810735" w:rsidP="00810735">
      <w:pPr>
        <w:widowControl w:val="0"/>
        <w:adjustRightInd w:val="0"/>
        <w:textAlignment w:val="baseline"/>
        <w:rPr>
          <w:rFonts w:eastAsia="Microsoft YaHei"/>
          <w:bCs/>
          <w:spacing w:val="-5"/>
          <w:szCs w:val="24"/>
        </w:rPr>
      </w:pPr>
      <w:r w:rsidRPr="00A5746B">
        <w:rPr>
          <w:rFonts w:eastAsia="Microsoft YaHei"/>
          <w:bCs/>
          <w:spacing w:val="-5"/>
          <w:szCs w:val="18"/>
        </w:rPr>
        <w:t xml:space="preserve">Таблица </w:t>
      </w:r>
      <w:r w:rsidRPr="00A5746B">
        <w:rPr>
          <w:rFonts w:eastAsia="Microsoft YaHei"/>
          <w:bCs/>
          <w:spacing w:val="-5"/>
          <w:szCs w:val="18"/>
        </w:rPr>
        <w:fldChar w:fldCharType="begin"/>
      </w:r>
      <w:r w:rsidRPr="00A5746B">
        <w:rPr>
          <w:rFonts w:eastAsia="Microsoft YaHei"/>
          <w:bCs/>
          <w:spacing w:val="-5"/>
          <w:szCs w:val="18"/>
        </w:rPr>
        <w:instrText xml:space="preserve"> SEQ Таблица \* ARABIC </w:instrText>
      </w:r>
      <w:r w:rsidRPr="00A5746B">
        <w:rPr>
          <w:rFonts w:eastAsia="Microsoft YaHei"/>
          <w:bCs/>
          <w:spacing w:val="-5"/>
          <w:szCs w:val="18"/>
        </w:rPr>
        <w:fldChar w:fldCharType="separate"/>
      </w:r>
      <w:r w:rsidR="00A5746B" w:rsidRPr="00A5746B">
        <w:rPr>
          <w:rFonts w:eastAsia="Microsoft YaHei"/>
          <w:bCs/>
          <w:noProof/>
          <w:spacing w:val="-5"/>
          <w:szCs w:val="18"/>
        </w:rPr>
        <w:t>58</w:t>
      </w:r>
      <w:r w:rsidRPr="00A5746B">
        <w:rPr>
          <w:rFonts w:eastAsia="Microsoft YaHei"/>
          <w:bCs/>
          <w:spacing w:val="-5"/>
          <w:szCs w:val="18"/>
        </w:rPr>
        <w:fldChar w:fldCharType="end"/>
      </w:r>
      <w:r w:rsidRPr="00A5746B">
        <w:rPr>
          <w:rFonts w:eastAsia="Microsoft YaHei"/>
          <w:bCs/>
          <w:spacing w:val="-5"/>
          <w:szCs w:val="18"/>
        </w:rPr>
        <w:t xml:space="preserve"> – Сведения о количестве суток</w:t>
      </w:r>
    </w:p>
    <w:tbl>
      <w:tblPr>
        <w:tblW w:w="5000" w:type="pct"/>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302"/>
        <w:gridCol w:w="1302"/>
        <w:gridCol w:w="4458"/>
        <w:gridCol w:w="2879"/>
      </w:tblGrid>
      <w:tr w:rsidR="00873E8F" w:rsidRPr="00A5746B" w:rsidTr="00810735">
        <w:trPr>
          <w:trHeight w:val="15"/>
          <w:tblCellSpacing w:w="0" w:type="dxa"/>
          <w:jc w:val="center"/>
        </w:trPr>
        <w:tc>
          <w:tcPr>
            <w:tcW w:w="655" w:type="pct"/>
            <w:shd w:val="clear" w:color="auto" w:fill="FFFFFF"/>
            <w:vAlign w:val="center"/>
          </w:tcPr>
          <w:p w:rsidR="00810735" w:rsidRPr="00A5746B" w:rsidRDefault="00810735" w:rsidP="00810735">
            <w:pPr>
              <w:jc w:val="center"/>
              <w:rPr>
                <w:sz w:val="22"/>
              </w:rPr>
            </w:pPr>
            <w:r w:rsidRPr="00A5746B">
              <w:rPr>
                <w:sz w:val="22"/>
              </w:rPr>
              <w:t>№ п/п</w:t>
            </w:r>
          </w:p>
        </w:tc>
        <w:tc>
          <w:tcPr>
            <w:tcW w:w="655" w:type="pct"/>
            <w:shd w:val="clear" w:color="auto" w:fill="FFFFFF"/>
            <w:vAlign w:val="center"/>
          </w:tcPr>
          <w:p w:rsidR="00810735" w:rsidRPr="00A5746B" w:rsidRDefault="00810735" w:rsidP="00810735">
            <w:pPr>
              <w:jc w:val="center"/>
              <w:rPr>
                <w:sz w:val="22"/>
              </w:rPr>
            </w:pPr>
            <w:r w:rsidRPr="00A5746B">
              <w:rPr>
                <w:sz w:val="22"/>
              </w:rPr>
              <w:t>Вид. топлива</w:t>
            </w:r>
          </w:p>
        </w:tc>
        <w:tc>
          <w:tcPr>
            <w:tcW w:w="2242" w:type="pct"/>
            <w:shd w:val="clear" w:color="auto" w:fill="FFFFFF"/>
            <w:vAlign w:val="center"/>
          </w:tcPr>
          <w:p w:rsidR="00810735" w:rsidRPr="00A5746B" w:rsidRDefault="00810735" w:rsidP="00810735">
            <w:pPr>
              <w:jc w:val="center"/>
              <w:rPr>
                <w:sz w:val="22"/>
              </w:rPr>
            </w:pPr>
            <w:r w:rsidRPr="00A5746B">
              <w:rPr>
                <w:sz w:val="22"/>
              </w:rPr>
              <w:t>Способ доставки топлива</w:t>
            </w:r>
          </w:p>
        </w:tc>
        <w:tc>
          <w:tcPr>
            <w:tcW w:w="1448" w:type="pct"/>
            <w:shd w:val="clear" w:color="auto" w:fill="FFFFFF"/>
            <w:vAlign w:val="center"/>
          </w:tcPr>
          <w:p w:rsidR="00810735" w:rsidRPr="00A5746B" w:rsidRDefault="00810735" w:rsidP="00810735">
            <w:pPr>
              <w:jc w:val="center"/>
              <w:rPr>
                <w:sz w:val="22"/>
              </w:rPr>
            </w:pPr>
            <w:r w:rsidRPr="00A5746B">
              <w:rPr>
                <w:sz w:val="22"/>
              </w:rPr>
              <w:t>Объем запаса топлива, сут.</w:t>
            </w:r>
          </w:p>
        </w:tc>
      </w:tr>
      <w:tr w:rsidR="00873E8F" w:rsidRPr="00A5746B" w:rsidTr="00810735">
        <w:trPr>
          <w:tblCellSpacing w:w="0" w:type="dxa"/>
          <w:jc w:val="center"/>
        </w:trPr>
        <w:tc>
          <w:tcPr>
            <w:tcW w:w="655" w:type="pct"/>
            <w:vMerge w:val="restart"/>
            <w:shd w:val="clear" w:color="auto" w:fill="FFFFFF"/>
            <w:vAlign w:val="center"/>
          </w:tcPr>
          <w:p w:rsidR="00810735" w:rsidRPr="00A5746B" w:rsidRDefault="00810735" w:rsidP="00810735">
            <w:pPr>
              <w:jc w:val="center"/>
              <w:rPr>
                <w:sz w:val="22"/>
              </w:rPr>
            </w:pPr>
            <w:r w:rsidRPr="00A5746B">
              <w:rPr>
                <w:sz w:val="22"/>
              </w:rPr>
              <w:t>1</w:t>
            </w:r>
          </w:p>
        </w:tc>
        <w:tc>
          <w:tcPr>
            <w:tcW w:w="655" w:type="pct"/>
            <w:vMerge w:val="restart"/>
            <w:shd w:val="clear" w:color="auto" w:fill="FFFFFF"/>
            <w:vAlign w:val="center"/>
          </w:tcPr>
          <w:p w:rsidR="00810735" w:rsidRPr="00A5746B" w:rsidRDefault="00810735" w:rsidP="00810735">
            <w:pPr>
              <w:jc w:val="center"/>
              <w:rPr>
                <w:sz w:val="22"/>
              </w:rPr>
            </w:pPr>
            <w:r w:rsidRPr="00A5746B">
              <w:rPr>
                <w:sz w:val="22"/>
              </w:rPr>
              <w:t>твердое</w:t>
            </w:r>
          </w:p>
        </w:tc>
        <w:tc>
          <w:tcPr>
            <w:tcW w:w="2242" w:type="pct"/>
            <w:shd w:val="clear" w:color="auto" w:fill="FFFFFF"/>
            <w:vAlign w:val="center"/>
          </w:tcPr>
          <w:p w:rsidR="00810735" w:rsidRPr="00A5746B" w:rsidRDefault="00810735" w:rsidP="00810735">
            <w:pPr>
              <w:jc w:val="center"/>
              <w:rPr>
                <w:sz w:val="22"/>
              </w:rPr>
            </w:pPr>
            <w:r w:rsidRPr="00A5746B">
              <w:rPr>
                <w:sz w:val="22"/>
              </w:rPr>
              <w:t>железнодорожный транспорт</w:t>
            </w:r>
          </w:p>
        </w:tc>
        <w:tc>
          <w:tcPr>
            <w:tcW w:w="1448" w:type="pct"/>
            <w:shd w:val="clear" w:color="auto" w:fill="FFFFFF"/>
            <w:vAlign w:val="center"/>
          </w:tcPr>
          <w:p w:rsidR="00810735" w:rsidRPr="00A5746B" w:rsidRDefault="00810735" w:rsidP="00810735">
            <w:pPr>
              <w:jc w:val="center"/>
              <w:rPr>
                <w:sz w:val="22"/>
              </w:rPr>
            </w:pPr>
            <w:r w:rsidRPr="00A5746B">
              <w:rPr>
                <w:sz w:val="22"/>
              </w:rPr>
              <w:t>14</w:t>
            </w:r>
          </w:p>
        </w:tc>
      </w:tr>
      <w:tr w:rsidR="00873E8F" w:rsidRPr="00A5746B" w:rsidTr="00810735">
        <w:trPr>
          <w:tblCellSpacing w:w="0" w:type="dxa"/>
          <w:jc w:val="center"/>
        </w:trPr>
        <w:tc>
          <w:tcPr>
            <w:tcW w:w="655" w:type="pct"/>
            <w:vMerge/>
            <w:vAlign w:val="center"/>
          </w:tcPr>
          <w:p w:rsidR="00810735" w:rsidRPr="00A5746B" w:rsidRDefault="00810735" w:rsidP="00810735">
            <w:pPr>
              <w:jc w:val="center"/>
              <w:rPr>
                <w:sz w:val="22"/>
              </w:rPr>
            </w:pPr>
          </w:p>
        </w:tc>
        <w:tc>
          <w:tcPr>
            <w:tcW w:w="655" w:type="pct"/>
            <w:vMerge/>
            <w:vAlign w:val="center"/>
          </w:tcPr>
          <w:p w:rsidR="00810735" w:rsidRPr="00A5746B" w:rsidRDefault="00810735" w:rsidP="00810735">
            <w:pPr>
              <w:jc w:val="center"/>
              <w:rPr>
                <w:sz w:val="22"/>
              </w:rPr>
            </w:pPr>
          </w:p>
        </w:tc>
        <w:tc>
          <w:tcPr>
            <w:tcW w:w="2242" w:type="pct"/>
            <w:shd w:val="clear" w:color="auto" w:fill="FFFFFF"/>
            <w:vAlign w:val="center"/>
          </w:tcPr>
          <w:p w:rsidR="00810735" w:rsidRPr="00A5746B" w:rsidRDefault="00810735" w:rsidP="00810735">
            <w:pPr>
              <w:jc w:val="center"/>
              <w:rPr>
                <w:sz w:val="22"/>
              </w:rPr>
            </w:pPr>
            <w:r w:rsidRPr="00A5746B">
              <w:rPr>
                <w:sz w:val="22"/>
              </w:rPr>
              <w:t>автотранспорт</w:t>
            </w:r>
          </w:p>
        </w:tc>
        <w:tc>
          <w:tcPr>
            <w:tcW w:w="1448" w:type="pct"/>
            <w:shd w:val="clear" w:color="auto" w:fill="FFFFFF"/>
            <w:vAlign w:val="center"/>
          </w:tcPr>
          <w:p w:rsidR="00810735" w:rsidRPr="00A5746B" w:rsidRDefault="00810735" w:rsidP="00810735">
            <w:pPr>
              <w:jc w:val="center"/>
              <w:rPr>
                <w:sz w:val="22"/>
              </w:rPr>
            </w:pPr>
            <w:r w:rsidRPr="00A5746B">
              <w:rPr>
                <w:sz w:val="22"/>
              </w:rPr>
              <w:t>7</w:t>
            </w:r>
          </w:p>
        </w:tc>
      </w:tr>
      <w:tr w:rsidR="00873E8F" w:rsidRPr="00A5746B" w:rsidTr="00810735">
        <w:trPr>
          <w:tblCellSpacing w:w="0" w:type="dxa"/>
          <w:jc w:val="center"/>
        </w:trPr>
        <w:tc>
          <w:tcPr>
            <w:tcW w:w="655" w:type="pct"/>
            <w:vMerge w:val="restart"/>
            <w:shd w:val="clear" w:color="auto" w:fill="FFFFFF"/>
            <w:vAlign w:val="center"/>
          </w:tcPr>
          <w:p w:rsidR="00810735" w:rsidRPr="00A5746B" w:rsidRDefault="00810735" w:rsidP="00810735">
            <w:pPr>
              <w:jc w:val="center"/>
              <w:rPr>
                <w:sz w:val="22"/>
              </w:rPr>
            </w:pPr>
            <w:r w:rsidRPr="00A5746B">
              <w:rPr>
                <w:sz w:val="22"/>
              </w:rPr>
              <w:t>2</w:t>
            </w:r>
          </w:p>
        </w:tc>
        <w:tc>
          <w:tcPr>
            <w:tcW w:w="655" w:type="pct"/>
            <w:vMerge w:val="restart"/>
            <w:shd w:val="clear" w:color="auto" w:fill="FFFFFF"/>
            <w:vAlign w:val="center"/>
          </w:tcPr>
          <w:p w:rsidR="00810735" w:rsidRPr="00A5746B" w:rsidRDefault="00810735" w:rsidP="00810735">
            <w:pPr>
              <w:jc w:val="center"/>
              <w:rPr>
                <w:sz w:val="22"/>
              </w:rPr>
            </w:pPr>
            <w:r w:rsidRPr="00A5746B">
              <w:rPr>
                <w:sz w:val="22"/>
              </w:rPr>
              <w:t>жидкое</w:t>
            </w:r>
          </w:p>
        </w:tc>
        <w:tc>
          <w:tcPr>
            <w:tcW w:w="2242" w:type="pct"/>
            <w:shd w:val="clear" w:color="auto" w:fill="FFFFFF"/>
            <w:vAlign w:val="center"/>
          </w:tcPr>
          <w:p w:rsidR="00810735" w:rsidRPr="00A5746B" w:rsidRDefault="00810735" w:rsidP="00810735">
            <w:pPr>
              <w:jc w:val="center"/>
              <w:rPr>
                <w:sz w:val="22"/>
              </w:rPr>
            </w:pPr>
            <w:r w:rsidRPr="00A5746B">
              <w:rPr>
                <w:sz w:val="22"/>
              </w:rPr>
              <w:t>железнодорожный транспорт</w:t>
            </w:r>
          </w:p>
        </w:tc>
        <w:tc>
          <w:tcPr>
            <w:tcW w:w="1448" w:type="pct"/>
            <w:shd w:val="clear" w:color="auto" w:fill="FFFFFF"/>
            <w:vAlign w:val="center"/>
          </w:tcPr>
          <w:p w:rsidR="00810735" w:rsidRPr="00A5746B" w:rsidRDefault="00810735" w:rsidP="00810735">
            <w:pPr>
              <w:jc w:val="center"/>
              <w:rPr>
                <w:sz w:val="22"/>
              </w:rPr>
            </w:pPr>
            <w:r w:rsidRPr="00A5746B">
              <w:rPr>
                <w:sz w:val="22"/>
              </w:rPr>
              <w:t>10</w:t>
            </w:r>
          </w:p>
        </w:tc>
      </w:tr>
      <w:tr w:rsidR="00873E8F" w:rsidRPr="00A5746B" w:rsidTr="00810735">
        <w:trPr>
          <w:tblCellSpacing w:w="0" w:type="dxa"/>
          <w:jc w:val="center"/>
        </w:trPr>
        <w:tc>
          <w:tcPr>
            <w:tcW w:w="655" w:type="pct"/>
            <w:vMerge/>
          </w:tcPr>
          <w:p w:rsidR="00810735" w:rsidRPr="00A5746B" w:rsidRDefault="00810735" w:rsidP="00810735">
            <w:pPr>
              <w:jc w:val="center"/>
              <w:rPr>
                <w:sz w:val="22"/>
              </w:rPr>
            </w:pPr>
          </w:p>
        </w:tc>
        <w:tc>
          <w:tcPr>
            <w:tcW w:w="655" w:type="pct"/>
            <w:vMerge/>
            <w:vAlign w:val="center"/>
          </w:tcPr>
          <w:p w:rsidR="00810735" w:rsidRPr="00A5746B" w:rsidRDefault="00810735" w:rsidP="00810735">
            <w:pPr>
              <w:jc w:val="center"/>
              <w:rPr>
                <w:sz w:val="22"/>
              </w:rPr>
            </w:pPr>
          </w:p>
        </w:tc>
        <w:tc>
          <w:tcPr>
            <w:tcW w:w="2242" w:type="pct"/>
            <w:shd w:val="clear" w:color="auto" w:fill="FFFFFF"/>
            <w:vAlign w:val="center"/>
          </w:tcPr>
          <w:p w:rsidR="00810735" w:rsidRPr="00A5746B" w:rsidRDefault="00810735" w:rsidP="00810735">
            <w:pPr>
              <w:jc w:val="center"/>
              <w:rPr>
                <w:sz w:val="22"/>
              </w:rPr>
            </w:pPr>
            <w:r w:rsidRPr="00A5746B">
              <w:rPr>
                <w:sz w:val="22"/>
              </w:rPr>
              <w:t>автотранспорт</w:t>
            </w:r>
          </w:p>
        </w:tc>
        <w:tc>
          <w:tcPr>
            <w:tcW w:w="1448" w:type="pct"/>
            <w:shd w:val="clear" w:color="auto" w:fill="FFFFFF"/>
            <w:vAlign w:val="center"/>
          </w:tcPr>
          <w:p w:rsidR="00810735" w:rsidRPr="00A5746B" w:rsidRDefault="00810735" w:rsidP="00810735">
            <w:pPr>
              <w:jc w:val="center"/>
              <w:rPr>
                <w:sz w:val="22"/>
              </w:rPr>
            </w:pPr>
            <w:r w:rsidRPr="00A5746B">
              <w:rPr>
                <w:sz w:val="22"/>
              </w:rPr>
              <w:t>5</w:t>
            </w:r>
          </w:p>
        </w:tc>
      </w:tr>
    </w:tbl>
    <w:p w:rsidR="00810735" w:rsidRPr="00A5746B" w:rsidRDefault="00810735" w:rsidP="00810735">
      <w:pPr>
        <w:ind w:firstLine="567"/>
        <w:rPr>
          <w:szCs w:val="24"/>
        </w:rPr>
      </w:pPr>
    </w:p>
    <w:p w:rsidR="00810735" w:rsidRPr="00A5746B" w:rsidRDefault="00810735" w:rsidP="00810735">
      <w:pPr>
        <w:ind w:firstLine="567"/>
        <w:rPr>
          <w:szCs w:val="24"/>
          <w:shd w:val="clear" w:color="auto" w:fill="FFFFFF"/>
        </w:rPr>
      </w:pPr>
      <w:r w:rsidRPr="00A5746B">
        <w:rPr>
          <w:szCs w:val="24"/>
          <w:shd w:val="clear" w:color="auto" w:fill="FFFFFF"/>
        </w:rPr>
        <w:t>3. Для расчета размера НЭЗТ принимается плановый среднесуточный расход топлива трех наиболее холодных месяцев отопительного периода и количество суток:</w:t>
      </w:r>
    </w:p>
    <w:p w:rsidR="00810735" w:rsidRPr="00A5746B" w:rsidRDefault="00810735" w:rsidP="00810735">
      <w:pPr>
        <w:ind w:firstLine="567"/>
        <w:rPr>
          <w:szCs w:val="24"/>
          <w:shd w:val="clear" w:color="auto" w:fill="FFFFFF"/>
        </w:rPr>
      </w:pPr>
      <w:r w:rsidRPr="00A5746B">
        <w:rPr>
          <w:szCs w:val="24"/>
          <w:shd w:val="clear" w:color="auto" w:fill="FFFFFF"/>
        </w:rPr>
        <w:t>по твердому топливу - 45 суток;</w:t>
      </w:r>
    </w:p>
    <w:p w:rsidR="00810735" w:rsidRPr="00A5746B" w:rsidRDefault="00810735" w:rsidP="00810735">
      <w:pPr>
        <w:ind w:firstLine="567"/>
        <w:rPr>
          <w:szCs w:val="24"/>
          <w:shd w:val="clear" w:color="auto" w:fill="FFFFFF"/>
        </w:rPr>
      </w:pPr>
      <w:r w:rsidRPr="00A5746B">
        <w:rPr>
          <w:szCs w:val="24"/>
          <w:shd w:val="clear" w:color="auto" w:fill="FFFFFF"/>
        </w:rPr>
        <w:t>по жидкому топливу - 30 суток.</w:t>
      </w:r>
    </w:p>
    <w:p w:rsidR="00810735" w:rsidRPr="00A5746B" w:rsidRDefault="00810735" w:rsidP="00810735">
      <w:pPr>
        <w:ind w:firstLine="567"/>
        <w:rPr>
          <w:szCs w:val="24"/>
          <w:shd w:val="clear" w:color="auto" w:fill="FFFFFF"/>
        </w:rPr>
      </w:pPr>
      <w:r w:rsidRPr="00A5746B">
        <w:rPr>
          <w:szCs w:val="24"/>
          <w:shd w:val="clear" w:color="auto" w:fill="FFFFFF"/>
        </w:rPr>
        <w:t>Расчет производится по формуле:</w:t>
      </w:r>
    </w:p>
    <w:p w:rsidR="00810735" w:rsidRPr="00A5746B" w:rsidRDefault="00810735" w:rsidP="00810735">
      <w:pPr>
        <w:ind w:firstLine="567"/>
        <w:jc w:val="center"/>
        <w:rPr>
          <w:szCs w:val="24"/>
          <w:shd w:val="clear" w:color="auto" w:fill="FFFFFF"/>
        </w:rPr>
      </w:pPr>
      <w:r w:rsidRPr="00A5746B">
        <w:rPr>
          <w:noProof/>
          <w:szCs w:val="24"/>
          <w:lang w:eastAsia="ru-RU"/>
        </w:rPr>
        <w:drawing>
          <wp:inline distT="0" distB="0" distL="0" distR="0" wp14:anchorId="1DA344B4" wp14:editId="1B8F7852">
            <wp:extent cx="2265045" cy="372110"/>
            <wp:effectExtent l="0" t="0" r="0" b="8890"/>
            <wp:docPr id="177" name="Рисунок 177" descr="15478_html_73f7e1b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descr="15478_html_73f7e1b7"/>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265045" cy="372110"/>
                    </a:xfrm>
                    <a:prstGeom prst="rect">
                      <a:avLst/>
                    </a:prstGeom>
                    <a:noFill/>
                    <a:ln>
                      <a:noFill/>
                    </a:ln>
                  </pic:spPr>
                </pic:pic>
              </a:graphicData>
            </a:graphic>
          </wp:inline>
        </w:drawing>
      </w:r>
      <w:r w:rsidRPr="00A5746B">
        <w:rPr>
          <w:szCs w:val="24"/>
          <w:shd w:val="clear" w:color="auto" w:fill="FFFFFF"/>
        </w:rPr>
        <w:t> тыс.т.</w:t>
      </w:r>
    </w:p>
    <w:p w:rsidR="00810735" w:rsidRPr="00A5746B" w:rsidRDefault="00810735" w:rsidP="00810735">
      <w:pPr>
        <w:ind w:firstLine="567"/>
        <w:rPr>
          <w:szCs w:val="24"/>
          <w:shd w:val="clear" w:color="auto" w:fill="FFFFFF"/>
        </w:rPr>
      </w:pPr>
      <w:r w:rsidRPr="00A5746B">
        <w:rPr>
          <w:szCs w:val="24"/>
          <w:shd w:val="clear" w:color="auto" w:fill="FFFFFF"/>
        </w:rPr>
        <w:t>где: </w:t>
      </w:r>
      <w:r w:rsidRPr="00A5746B">
        <w:rPr>
          <w:noProof/>
          <w:szCs w:val="24"/>
          <w:lang w:eastAsia="ru-RU"/>
        </w:rPr>
        <w:drawing>
          <wp:inline distT="0" distB="0" distL="0" distR="0" wp14:anchorId="6A07ADD7" wp14:editId="43A4F8F5">
            <wp:extent cx="351155" cy="223520"/>
            <wp:effectExtent l="0" t="0" r="0" b="5080"/>
            <wp:docPr id="178" name="Рисунок 178" descr="15478_html_m6b5b04b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15478_html_m6b5b04bd"/>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51155" cy="223520"/>
                    </a:xfrm>
                    <a:prstGeom prst="rect">
                      <a:avLst/>
                    </a:prstGeom>
                    <a:noFill/>
                    <a:ln>
                      <a:noFill/>
                    </a:ln>
                  </pic:spPr>
                </pic:pic>
              </a:graphicData>
            </a:graphic>
          </wp:inline>
        </w:drawing>
      </w:r>
      <w:r w:rsidRPr="00A5746B">
        <w:rPr>
          <w:szCs w:val="24"/>
          <w:shd w:val="clear" w:color="auto" w:fill="FFFFFF"/>
        </w:rPr>
        <w:t> - среднее значение отпуска тепловой энергии в тепловую сеть (выработка к</w:t>
      </w:r>
      <w:r w:rsidRPr="00A5746B">
        <w:rPr>
          <w:szCs w:val="24"/>
          <w:shd w:val="clear" w:color="auto" w:fill="FFFFFF"/>
        </w:rPr>
        <w:t>о</w:t>
      </w:r>
      <w:r w:rsidRPr="00A5746B">
        <w:rPr>
          <w:szCs w:val="24"/>
          <w:shd w:val="clear" w:color="auto" w:fill="FFFFFF"/>
        </w:rPr>
        <w:t>тельными) в течение трех наиболее холодных месяцев, Гкал/сутки;</w:t>
      </w:r>
    </w:p>
    <w:p w:rsidR="00810735" w:rsidRPr="00A5746B" w:rsidRDefault="00810735" w:rsidP="00810735">
      <w:pPr>
        <w:ind w:firstLine="567"/>
        <w:rPr>
          <w:szCs w:val="24"/>
          <w:shd w:val="clear" w:color="auto" w:fill="FFFFFF"/>
        </w:rPr>
      </w:pPr>
      <w:r w:rsidRPr="00A5746B">
        <w:rPr>
          <w:i/>
          <w:iCs/>
          <w:szCs w:val="24"/>
          <w:shd w:val="clear" w:color="auto" w:fill="FFFFFF"/>
        </w:rPr>
        <w:t>Н</w:t>
      </w:r>
      <w:r w:rsidRPr="00A5746B">
        <w:rPr>
          <w:szCs w:val="24"/>
          <w:shd w:val="clear" w:color="auto" w:fill="FFFFFF"/>
          <w:vertAlign w:val="subscript"/>
        </w:rPr>
        <w:t>СР.Т</w:t>
      </w:r>
      <w:r w:rsidRPr="00A5746B">
        <w:rPr>
          <w:szCs w:val="24"/>
          <w:shd w:val="clear" w:color="auto" w:fill="FFFFFF"/>
        </w:rPr>
        <w:t> - расчетный норматив средневзвешенного удельного расхода топлива на отпуще</w:t>
      </w:r>
      <w:r w:rsidRPr="00A5746B">
        <w:rPr>
          <w:szCs w:val="24"/>
          <w:shd w:val="clear" w:color="auto" w:fill="FFFFFF"/>
        </w:rPr>
        <w:t>н</w:t>
      </w:r>
      <w:r w:rsidRPr="00A5746B">
        <w:rPr>
          <w:szCs w:val="24"/>
          <w:shd w:val="clear" w:color="auto" w:fill="FFFFFF"/>
        </w:rPr>
        <w:t>ную тепловую энергию по трем наиболее холодным месяцам, кг у.т./Гкал;</w:t>
      </w:r>
    </w:p>
    <w:p w:rsidR="00810735" w:rsidRPr="00A5746B" w:rsidRDefault="00810735" w:rsidP="00810735">
      <w:pPr>
        <w:ind w:firstLine="567"/>
        <w:rPr>
          <w:szCs w:val="24"/>
          <w:shd w:val="clear" w:color="auto" w:fill="FFFFFF"/>
        </w:rPr>
      </w:pPr>
      <w:r w:rsidRPr="00A5746B">
        <w:rPr>
          <w:i/>
          <w:iCs/>
          <w:szCs w:val="24"/>
          <w:shd w:val="clear" w:color="auto" w:fill="FFFFFF"/>
        </w:rPr>
        <w:t>Т</w:t>
      </w:r>
      <w:r w:rsidRPr="00A5746B">
        <w:rPr>
          <w:szCs w:val="24"/>
          <w:shd w:val="clear" w:color="auto" w:fill="FFFFFF"/>
        </w:rPr>
        <w:t> - количество суток.</w:t>
      </w:r>
    </w:p>
    <w:p w:rsidR="00810735" w:rsidRPr="00A5746B" w:rsidRDefault="00810735" w:rsidP="00810735">
      <w:pPr>
        <w:ind w:firstLine="567"/>
        <w:rPr>
          <w:szCs w:val="24"/>
          <w:shd w:val="clear" w:color="auto" w:fill="FFFFFF"/>
        </w:rPr>
      </w:pPr>
      <w:r w:rsidRPr="00A5746B">
        <w:rPr>
          <w:szCs w:val="24"/>
          <w:shd w:val="clear" w:color="auto" w:fill="FFFFFF"/>
        </w:rPr>
        <w:t>4. Для организаций, эксплуатирующих отопительные (производственно-отопительные) котельные на газовом топливе с резервным топливом, в состав НЭЗТ включается количество резервного топлива, необходимое для замещения (</w:t>
      </w:r>
      <w:r w:rsidRPr="00A5746B">
        <w:rPr>
          <w:i/>
          <w:iCs/>
          <w:szCs w:val="24"/>
          <w:shd w:val="clear" w:color="auto" w:fill="FFFFFF"/>
        </w:rPr>
        <w:t>В</w:t>
      </w:r>
      <w:r w:rsidRPr="00A5746B">
        <w:rPr>
          <w:szCs w:val="24"/>
          <w:shd w:val="clear" w:color="auto" w:fill="FFFFFF"/>
          <w:vertAlign w:val="subscript"/>
        </w:rPr>
        <w:t>ЗАМ</w:t>
      </w:r>
      <w:r w:rsidRPr="00A5746B">
        <w:rPr>
          <w:szCs w:val="24"/>
          <w:shd w:val="clear" w:color="auto" w:fill="FFFFFF"/>
        </w:rPr>
        <w:t>) газового топлива в периоды сокращ</w:t>
      </w:r>
      <w:r w:rsidRPr="00A5746B">
        <w:rPr>
          <w:szCs w:val="24"/>
          <w:shd w:val="clear" w:color="auto" w:fill="FFFFFF"/>
        </w:rPr>
        <w:t>е</w:t>
      </w:r>
      <w:r w:rsidRPr="00A5746B">
        <w:rPr>
          <w:szCs w:val="24"/>
          <w:shd w:val="clear" w:color="auto" w:fill="FFFFFF"/>
        </w:rPr>
        <w:t>ния его подачи газоснабжающими организациями.</w:t>
      </w:r>
    </w:p>
    <w:p w:rsidR="00810735" w:rsidRPr="00A5746B" w:rsidRDefault="00810735" w:rsidP="00810735">
      <w:pPr>
        <w:ind w:firstLine="567"/>
        <w:rPr>
          <w:szCs w:val="24"/>
          <w:shd w:val="clear" w:color="auto" w:fill="FFFFFF"/>
        </w:rPr>
      </w:pPr>
      <w:r w:rsidRPr="00A5746B">
        <w:rPr>
          <w:szCs w:val="24"/>
          <w:shd w:val="clear" w:color="auto" w:fill="FFFFFF"/>
        </w:rPr>
        <w:lastRenderedPageBreak/>
        <w:t>Значение </w:t>
      </w:r>
      <w:r w:rsidRPr="00A5746B">
        <w:rPr>
          <w:i/>
          <w:iCs/>
          <w:szCs w:val="24"/>
          <w:shd w:val="clear" w:color="auto" w:fill="FFFFFF"/>
        </w:rPr>
        <w:t>В</w:t>
      </w:r>
      <w:r w:rsidRPr="00A5746B">
        <w:rPr>
          <w:szCs w:val="24"/>
          <w:shd w:val="clear" w:color="auto" w:fill="FFFFFF"/>
          <w:vertAlign w:val="subscript"/>
        </w:rPr>
        <w:t>ЗАМ</w:t>
      </w:r>
      <w:r w:rsidRPr="00A5746B">
        <w:rPr>
          <w:szCs w:val="24"/>
          <w:shd w:val="clear" w:color="auto" w:fill="FFFFFF"/>
        </w:rPr>
        <w:t xml:space="preserve"> определяется по данным об ограничении подачи газа газоснабжающими организациями в период похолоданий, установленном на текущий год.</w:t>
      </w:r>
    </w:p>
    <w:p w:rsidR="00810735" w:rsidRPr="00A5746B" w:rsidRDefault="00810735" w:rsidP="00810735">
      <w:pPr>
        <w:ind w:firstLine="567"/>
        <w:rPr>
          <w:szCs w:val="24"/>
          <w:shd w:val="clear" w:color="auto" w:fill="FFFFFF"/>
        </w:rPr>
      </w:pPr>
      <w:r w:rsidRPr="00A5746B">
        <w:rPr>
          <w:szCs w:val="24"/>
          <w:shd w:val="clear" w:color="auto" w:fill="FFFFFF"/>
        </w:rPr>
        <w:t>С учетом отклонений фактических данных по ограничениям от сообщавшихся газосна</w:t>
      </w:r>
      <w:r w:rsidRPr="00A5746B">
        <w:rPr>
          <w:szCs w:val="24"/>
          <w:shd w:val="clear" w:color="auto" w:fill="FFFFFF"/>
        </w:rPr>
        <w:t>б</w:t>
      </w:r>
      <w:r w:rsidRPr="00A5746B">
        <w:rPr>
          <w:szCs w:val="24"/>
          <w:shd w:val="clear" w:color="auto" w:fill="FFFFFF"/>
        </w:rPr>
        <w:t>жающими организациями за текущий и два предшествующих года значение </w:t>
      </w:r>
      <w:r w:rsidRPr="00A5746B">
        <w:rPr>
          <w:i/>
          <w:iCs/>
          <w:szCs w:val="24"/>
          <w:shd w:val="clear" w:color="auto" w:fill="FFFFFF"/>
        </w:rPr>
        <w:t>В</w:t>
      </w:r>
      <w:r w:rsidRPr="00A5746B">
        <w:rPr>
          <w:szCs w:val="24"/>
          <w:shd w:val="clear" w:color="auto" w:fill="FFFFFF"/>
          <w:vertAlign w:val="subscript"/>
        </w:rPr>
        <w:t>ЗАМ</w:t>
      </w:r>
      <w:r w:rsidRPr="00A5746B">
        <w:rPr>
          <w:szCs w:val="24"/>
          <w:shd w:val="clear" w:color="auto" w:fill="FFFFFF"/>
        </w:rPr>
        <w:t> может быть увеличено по их среднему значению, но не более чем на 25 процентов.</w:t>
      </w:r>
    </w:p>
    <w:p w:rsidR="00810735" w:rsidRPr="00A5746B" w:rsidRDefault="00810735" w:rsidP="00810735">
      <w:pPr>
        <w:ind w:firstLine="567"/>
        <w:jc w:val="center"/>
        <w:rPr>
          <w:szCs w:val="24"/>
          <w:shd w:val="clear" w:color="auto" w:fill="FFFFFF"/>
        </w:rPr>
      </w:pPr>
      <w:r w:rsidRPr="00A5746B">
        <w:rPr>
          <w:noProof/>
          <w:szCs w:val="24"/>
          <w:lang w:eastAsia="ru-RU"/>
        </w:rPr>
        <w:drawing>
          <wp:inline distT="0" distB="0" distL="0" distR="0" wp14:anchorId="2AEF9F67" wp14:editId="45C30870">
            <wp:extent cx="3646805" cy="372110"/>
            <wp:effectExtent l="0" t="0" r="0" b="8890"/>
            <wp:docPr id="179" name="Рисунок 179" descr="15478_html_3234779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descr="15478_html_3234779e"/>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646805" cy="372110"/>
                    </a:xfrm>
                    <a:prstGeom prst="rect">
                      <a:avLst/>
                    </a:prstGeom>
                    <a:noFill/>
                    <a:ln>
                      <a:noFill/>
                    </a:ln>
                  </pic:spPr>
                </pic:pic>
              </a:graphicData>
            </a:graphic>
          </wp:inline>
        </w:drawing>
      </w:r>
      <w:r w:rsidRPr="00A5746B">
        <w:rPr>
          <w:szCs w:val="24"/>
          <w:shd w:val="clear" w:color="auto" w:fill="FFFFFF"/>
        </w:rPr>
        <w:t> тыс.т.</w:t>
      </w:r>
    </w:p>
    <w:p w:rsidR="00810735" w:rsidRPr="00A5746B" w:rsidRDefault="00810735" w:rsidP="00810735">
      <w:pPr>
        <w:ind w:firstLine="567"/>
        <w:rPr>
          <w:szCs w:val="24"/>
          <w:shd w:val="clear" w:color="auto" w:fill="FFFFFF"/>
        </w:rPr>
      </w:pPr>
      <w:r w:rsidRPr="00A5746B">
        <w:rPr>
          <w:szCs w:val="24"/>
          <w:shd w:val="clear" w:color="auto" w:fill="FFFFFF"/>
        </w:rPr>
        <w:t>где: </w:t>
      </w:r>
      <w:r w:rsidRPr="00A5746B">
        <w:rPr>
          <w:i/>
          <w:iCs/>
          <w:szCs w:val="24"/>
          <w:shd w:val="clear" w:color="auto" w:fill="FFFFFF"/>
        </w:rPr>
        <w:t>Т</w:t>
      </w:r>
      <w:r w:rsidRPr="00A5746B">
        <w:rPr>
          <w:szCs w:val="24"/>
          <w:shd w:val="clear" w:color="auto" w:fill="FFFFFF"/>
          <w:vertAlign w:val="subscript"/>
        </w:rPr>
        <w:t>ЗАМ</w:t>
      </w:r>
      <w:r w:rsidRPr="00A5746B">
        <w:rPr>
          <w:szCs w:val="24"/>
          <w:shd w:val="clear" w:color="auto" w:fill="FFFFFF"/>
        </w:rPr>
        <w:t> - количество суток, в течение которых снижается подача газа;</w:t>
      </w:r>
    </w:p>
    <w:p w:rsidR="00810735" w:rsidRPr="00A5746B" w:rsidRDefault="00810735" w:rsidP="00810735">
      <w:pPr>
        <w:ind w:firstLine="567"/>
        <w:rPr>
          <w:szCs w:val="24"/>
          <w:shd w:val="clear" w:color="auto" w:fill="FFFFFF"/>
        </w:rPr>
      </w:pPr>
      <w:r w:rsidRPr="00A5746B">
        <w:rPr>
          <w:i/>
          <w:iCs/>
          <w:szCs w:val="24"/>
          <w:shd w:val="clear" w:color="auto" w:fill="FFFFFF"/>
        </w:rPr>
        <w:t>d</w:t>
      </w:r>
      <w:r w:rsidRPr="00A5746B">
        <w:rPr>
          <w:szCs w:val="24"/>
          <w:shd w:val="clear" w:color="auto" w:fill="FFFFFF"/>
          <w:vertAlign w:val="subscript"/>
        </w:rPr>
        <w:t>ЗАМ</w:t>
      </w:r>
      <w:r w:rsidRPr="00A5746B">
        <w:rPr>
          <w:szCs w:val="24"/>
          <w:shd w:val="clear" w:color="auto" w:fill="FFFFFF"/>
        </w:rPr>
        <w:t> - доля суточного расхода топлива, подлежащего замещению;</w:t>
      </w:r>
    </w:p>
    <w:p w:rsidR="00810735" w:rsidRPr="00A5746B" w:rsidRDefault="00810735" w:rsidP="00810735">
      <w:pPr>
        <w:ind w:firstLine="567"/>
        <w:rPr>
          <w:szCs w:val="24"/>
          <w:shd w:val="clear" w:color="auto" w:fill="FFFFFF"/>
        </w:rPr>
      </w:pPr>
      <w:r w:rsidRPr="00A5746B">
        <w:rPr>
          <w:i/>
          <w:iCs/>
          <w:szCs w:val="24"/>
          <w:shd w:val="clear" w:color="auto" w:fill="FFFFFF"/>
        </w:rPr>
        <w:t>К</w:t>
      </w:r>
      <w:r w:rsidRPr="00A5746B">
        <w:rPr>
          <w:szCs w:val="24"/>
          <w:shd w:val="clear" w:color="auto" w:fill="FFFFFF"/>
          <w:vertAlign w:val="subscript"/>
        </w:rPr>
        <w:t>ЗАМ</w:t>
      </w:r>
      <w:r w:rsidRPr="00A5746B">
        <w:rPr>
          <w:szCs w:val="24"/>
          <w:shd w:val="clear" w:color="auto" w:fill="FFFFFF"/>
        </w:rPr>
        <w:t> - коэффициент отклонения фактических показателей снижения подачи газа;</w:t>
      </w:r>
    </w:p>
    <w:p w:rsidR="00810735" w:rsidRPr="00A5746B" w:rsidRDefault="00810735" w:rsidP="00810735">
      <w:pPr>
        <w:ind w:firstLine="567"/>
        <w:rPr>
          <w:szCs w:val="24"/>
          <w:shd w:val="clear" w:color="auto" w:fill="FFFFFF"/>
        </w:rPr>
      </w:pPr>
      <w:r w:rsidRPr="00A5746B">
        <w:rPr>
          <w:i/>
          <w:iCs/>
          <w:szCs w:val="24"/>
          <w:shd w:val="clear" w:color="auto" w:fill="FFFFFF"/>
        </w:rPr>
        <w:t>К</w:t>
      </w:r>
      <w:r w:rsidRPr="00A5746B">
        <w:rPr>
          <w:szCs w:val="24"/>
          <w:shd w:val="clear" w:color="auto" w:fill="FFFFFF"/>
          <w:vertAlign w:val="subscript"/>
        </w:rPr>
        <w:t>ЭКВ</w:t>
      </w:r>
      <w:r w:rsidRPr="00A5746B">
        <w:rPr>
          <w:szCs w:val="24"/>
          <w:shd w:val="clear" w:color="auto" w:fill="FFFFFF"/>
        </w:rPr>
        <w:t> - соотношение теплотворной способности резервного топлива и газа</w:t>
      </w:r>
    </w:p>
    <w:p w:rsidR="00810735" w:rsidRPr="00A5746B" w:rsidRDefault="00810735" w:rsidP="00810735">
      <w:pPr>
        <w:ind w:firstLine="567"/>
        <w:rPr>
          <w:szCs w:val="24"/>
          <w:shd w:val="clear" w:color="auto" w:fill="FFFFFF"/>
        </w:rPr>
      </w:pPr>
    </w:p>
    <w:p w:rsidR="00810735" w:rsidRPr="00A5746B" w:rsidRDefault="00810735" w:rsidP="00810735">
      <w:pPr>
        <w:ind w:firstLine="567"/>
        <w:rPr>
          <w:szCs w:val="24"/>
          <w:shd w:val="clear" w:color="auto" w:fill="FFFFFF"/>
        </w:rPr>
      </w:pPr>
      <w:r w:rsidRPr="00A5746B">
        <w:rPr>
          <w:szCs w:val="24"/>
          <w:shd w:val="clear" w:color="auto" w:fill="FFFFFF"/>
        </w:rPr>
        <w:t>5. НЭЗТ для организаций, топливо для которых завозится сезонно (до начала отопител</w:t>
      </w:r>
      <w:r w:rsidRPr="00A5746B">
        <w:rPr>
          <w:szCs w:val="24"/>
          <w:shd w:val="clear" w:color="auto" w:fill="FFFFFF"/>
        </w:rPr>
        <w:t>ь</w:t>
      </w:r>
      <w:r w:rsidRPr="00A5746B">
        <w:rPr>
          <w:szCs w:val="24"/>
          <w:shd w:val="clear" w:color="auto" w:fill="FFFFFF"/>
        </w:rPr>
        <w:t>ного сезона), определяется по общему плановому расходу топлива на весь отопительный пер</w:t>
      </w:r>
      <w:r w:rsidRPr="00A5746B">
        <w:rPr>
          <w:szCs w:val="24"/>
          <w:shd w:val="clear" w:color="auto" w:fill="FFFFFF"/>
        </w:rPr>
        <w:t>и</w:t>
      </w:r>
      <w:r w:rsidRPr="00A5746B">
        <w:rPr>
          <w:szCs w:val="24"/>
          <w:shd w:val="clear" w:color="auto" w:fill="FFFFFF"/>
        </w:rPr>
        <w:t>од по общей его длительности.</w:t>
      </w:r>
    </w:p>
    <w:p w:rsidR="00810735" w:rsidRPr="00A5746B" w:rsidRDefault="00810735" w:rsidP="00810735">
      <w:pPr>
        <w:ind w:firstLine="567"/>
        <w:rPr>
          <w:szCs w:val="24"/>
          <w:shd w:val="clear" w:color="auto" w:fill="FFFFFF"/>
        </w:rPr>
      </w:pPr>
      <w:r w:rsidRPr="00A5746B">
        <w:rPr>
          <w:szCs w:val="24"/>
          <w:shd w:val="clear" w:color="auto" w:fill="FFFFFF"/>
        </w:rPr>
        <w:t>Расчет производится по формуле:</w:t>
      </w:r>
    </w:p>
    <w:p w:rsidR="00810735" w:rsidRPr="00A5746B" w:rsidRDefault="00810735" w:rsidP="00810735">
      <w:pPr>
        <w:ind w:firstLine="567"/>
        <w:jc w:val="center"/>
        <w:rPr>
          <w:szCs w:val="24"/>
          <w:shd w:val="clear" w:color="auto" w:fill="FFFFFF"/>
        </w:rPr>
      </w:pPr>
      <w:r w:rsidRPr="00A5746B">
        <w:rPr>
          <w:noProof/>
          <w:szCs w:val="24"/>
          <w:lang w:eastAsia="ru-RU"/>
        </w:rPr>
        <w:drawing>
          <wp:inline distT="0" distB="0" distL="0" distR="0" wp14:anchorId="6627783E" wp14:editId="133CCE46">
            <wp:extent cx="2275205" cy="372110"/>
            <wp:effectExtent l="0" t="0" r="0" b="8890"/>
            <wp:docPr id="180" name="Рисунок 180" descr="15478_html_7b7068a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descr="15478_html_7b7068a5"/>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275205" cy="372110"/>
                    </a:xfrm>
                    <a:prstGeom prst="rect">
                      <a:avLst/>
                    </a:prstGeom>
                    <a:noFill/>
                    <a:ln>
                      <a:noFill/>
                    </a:ln>
                  </pic:spPr>
                </pic:pic>
              </a:graphicData>
            </a:graphic>
          </wp:inline>
        </w:drawing>
      </w:r>
      <w:r w:rsidRPr="00A5746B">
        <w:rPr>
          <w:szCs w:val="24"/>
          <w:shd w:val="clear" w:color="auto" w:fill="FFFFFF"/>
        </w:rPr>
        <w:t> тыс.т.</w:t>
      </w:r>
    </w:p>
    <w:p w:rsidR="00810735" w:rsidRPr="00A5746B" w:rsidRDefault="00810735" w:rsidP="00810735">
      <w:pPr>
        <w:ind w:firstLine="567"/>
        <w:rPr>
          <w:szCs w:val="24"/>
          <w:shd w:val="clear" w:color="auto" w:fill="FFFFFF"/>
        </w:rPr>
      </w:pPr>
      <w:r w:rsidRPr="00A5746B">
        <w:rPr>
          <w:szCs w:val="24"/>
          <w:shd w:val="clear" w:color="auto" w:fill="FFFFFF"/>
        </w:rPr>
        <w:t>где: Q</w:t>
      </w:r>
      <w:r w:rsidRPr="00A5746B">
        <w:rPr>
          <w:szCs w:val="24"/>
          <w:shd w:val="clear" w:color="auto" w:fill="FFFFFF"/>
          <w:vertAlign w:val="subscript"/>
        </w:rPr>
        <w:t>СР</w:t>
      </w:r>
      <w:r w:rsidRPr="00A5746B">
        <w:rPr>
          <w:szCs w:val="24"/>
          <w:shd w:val="clear" w:color="auto" w:fill="FFFFFF"/>
        </w:rPr>
        <w:t> - среднесуточное значение отпуска тепловой энергии в тепловую сеть в течение отопительного периода, Гкал/сутки;</w:t>
      </w:r>
    </w:p>
    <w:p w:rsidR="00810735" w:rsidRPr="00A5746B" w:rsidRDefault="00810735" w:rsidP="00810735">
      <w:pPr>
        <w:ind w:firstLine="567"/>
        <w:rPr>
          <w:szCs w:val="24"/>
          <w:shd w:val="clear" w:color="auto" w:fill="FFFFFF"/>
        </w:rPr>
      </w:pPr>
      <w:r w:rsidRPr="00A5746B">
        <w:rPr>
          <w:i/>
          <w:iCs/>
          <w:szCs w:val="24"/>
          <w:shd w:val="clear" w:color="auto" w:fill="FFFFFF"/>
        </w:rPr>
        <w:t>Н</w:t>
      </w:r>
      <w:r w:rsidRPr="00A5746B">
        <w:rPr>
          <w:szCs w:val="24"/>
          <w:shd w:val="clear" w:color="auto" w:fill="FFFFFF"/>
          <w:vertAlign w:val="subscript"/>
        </w:rPr>
        <w:t>СР</w:t>
      </w:r>
      <w:r w:rsidRPr="00A5746B">
        <w:rPr>
          <w:szCs w:val="24"/>
          <w:shd w:val="clear" w:color="auto" w:fill="FFFFFF"/>
        </w:rPr>
        <w:t> - средневзвешенный норматив удельного расхода топлива, за отопительный период, т у.т./Гкал;</w:t>
      </w:r>
    </w:p>
    <w:p w:rsidR="00810735" w:rsidRPr="00A5746B" w:rsidRDefault="00810735" w:rsidP="00810735">
      <w:pPr>
        <w:ind w:firstLine="567"/>
        <w:rPr>
          <w:szCs w:val="24"/>
          <w:shd w:val="clear" w:color="auto" w:fill="FFFFFF"/>
        </w:rPr>
      </w:pPr>
      <w:r w:rsidRPr="00A5746B">
        <w:rPr>
          <w:i/>
          <w:iCs/>
          <w:szCs w:val="24"/>
          <w:shd w:val="clear" w:color="auto" w:fill="FFFFFF"/>
        </w:rPr>
        <w:t>Т</w:t>
      </w:r>
      <w:r w:rsidRPr="00A5746B">
        <w:rPr>
          <w:szCs w:val="24"/>
          <w:shd w:val="clear" w:color="auto" w:fill="FFFFFF"/>
        </w:rPr>
        <w:t> - длительность отопительного периода, сут.</w:t>
      </w:r>
    </w:p>
    <w:p w:rsidR="00810735" w:rsidRPr="00A5746B" w:rsidRDefault="00810735" w:rsidP="00810735">
      <w:pPr>
        <w:ind w:firstLine="567"/>
        <w:rPr>
          <w:szCs w:val="24"/>
          <w:shd w:val="clear" w:color="auto" w:fill="FFFFFF"/>
        </w:rPr>
      </w:pPr>
      <w:r w:rsidRPr="00A5746B">
        <w:rPr>
          <w:szCs w:val="24"/>
          <w:shd w:val="clear" w:color="auto" w:fill="FFFFFF"/>
        </w:rPr>
        <w:t>ННЗТ для организаций, топливо для которых завозится сезонно, не рассчитывается.</w:t>
      </w:r>
    </w:p>
    <w:p w:rsidR="00810735" w:rsidRPr="00A5746B" w:rsidRDefault="00810735" w:rsidP="00810735">
      <w:pPr>
        <w:ind w:firstLine="567"/>
        <w:rPr>
          <w:szCs w:val="24"/>
          <w:shd w:val="clear" w:color="auto" w:fill="FFFFFF"/>
        </w:rPr>
      </w:pPr>
    </w:p>
    <w:p w:rsidR="00810735" w:rsidRPr="00A5746B" w:rsidRDefault="00810735" w:rsidP="00810735">
      <w:pPr>
        <w:ind w:firstLine="567"/>
        <w:rPr>
          <w:szCs w:val="24"/>
          <w:shd w:val="clear" w:color="auto" w:fill="FFFFFF"/>
        </w:rPr>
      </w:pPr>
      <w:r w:rsidRPr="00A5746B">
        <w:rPr>
          <w:szCs w:val="24"/>
          <w:shd w:val="clear" w:color="auto" w:fill="FFFFFF"/>
        </w:rPr>
        <w:t>Для котельных, работающих на газе, нормативный неснижаемый запас топлива (ННЗТ) устанавливается по резервному топливу. Нормативный эксплуатационный запас топлива (НЭЗТ) необходим для надежной и стабильной работы котельных и обеспечивает плановую выработку тепловой энергии в случае введения ограничений поставок основного вида топлива.</w:t>
      </w:r>
    </w:p>
    <w:p w:rsidR="00810735" w:rsidRPr="00A5746B" w:rsidRDefault="00810735" w:rsidP="00810735">
      <w:pPr>
        <w:ind w:firstLine="567"/>
        <w:rPr>
          <w:szCs w:val="24"/>
          <w:shd w:val="clear" w:color="auto" w:fill="FFFFFF"/>
        </w:rPr>
      </w:pPr>
      <w:r w:rsidRPr="00A5746B">
        <w:rPr>
          <w:szCs w:val="24"/>
          <w:shd w:val="clear" w:color="auto" w:fill="FFFFFF"/>
        </w:rPr>
        <w:t xml:space="preserve">Расчет НЭЗТ производится ежегодно для каждой котельной, сжигающей или имеющей в качестве резервного твердое или жидкое топливо (уголь, мазут, торф, дизельное топливо). </w:t>
      </w:r>
    </w:p>
    <w:p w:rsidR="00810735" w:rsidRPr="00A5746B" w:rsidRDefault="00810735" w:rsidP="00810735">
      <w:pPr>
        <w:tabs>
          <w:tab w:val="left" w:pos="0"/>
        </w:tabs>
        <w:ind w:firstLine="709"/>
        <w:rPr>
          <w:rFonts w:eastAsia="Times New Roman"/>
          <w:bCs/>
          <w:szCs w:val="24"/>
          <w:lang w:eastAsia="ru-RU"/>
        </w:rPr>
      </w:pPr>
      <w:r w:rsidRPr="00A5746B">
        <w:rPr>
          <w:rFonts w:eastAsia="Times New Roman"/>
          <w:bCs/>
          <w:szCs w:val="24"/>
          <w:lang w:eastAsia="ru-RU"/>
        </w:rPr>
        <w:t xml:space="preserve">Характеристика основного и резервного топлива котельной приведена в таблице </w:t>
      </w:r>
      <w:r w:rsidR="00A5746B">
        <w:rPr>
          <w:rFonts w:eastAsia="Times New Roman"/>
          <w:bCs/>
          <w:szCs w:val="24"/>
          <w:lang w:eastAsia="ru-RU"/>
        </w:rPr>
        <w:t>59</w:t>
      </w:r>
      <w:r w:rsidRPr="00A5746B">
        <w:rPr>
          <w:rFonts w:eastAsia="Times New Roman"/>
          <w:bCs/>
          <w:szCs w:val="24"/>
          <w:lang w:eastAsia="ru-RU"/>
        </w:rPr>
        <w:t>.</w:t>
      </w:r>
    </w:p>
    <w:p w:rsidR="00810735" w:rsidRPr="00A5746B" w:rsidRDefault="00810735" w:rsidP="00810735">
      <w:pPr>
        <w:tabs>
          <w:tab w:val="left" w:pos="0"/>
        </w:tabs>
        <w:ind w:firstLine="709"/>
        <w:rPr>
          <w:rFonts w:eastAsia="Times New Roman"/>
          <w:bCs/>
          <w:szCs w:val="24"/>
          <w:lang w:eastAsia="ru-RU"/>
        </w:rPr>
      </w:pPr>
    </w:p>
    <w:p w:rsidR="00810735" w:rsidRPr="00A5746B" w:rsidRDefault="00810735" w:rsidP="00810735">
      <w:pPr>
        <w:pStyle w:val="aff9"/>
        <w:spacing w:line="240" w:lineRule="auto"/>
        <w:rPr>
          <w:rFonts w:eastAsia="Times New Roman"/>
          <w:szCs w:val="24"/>
          <w:lang w:eastAsia="ru-RU"/>
        </w:rPr>
      </w:pPr>
      <w:r w:rsidRPr="00A5746B">
        <w:t xml:space="preserve">Таблица </w:t>
      </w:r>
      <w:fldSimple w:instr=" SEQ Таблица \* ARABIC ">
        <w:r w:rsidR="00A5746B" w:rsidRPr="00A5746B">
          <w:rPr>
            <w:noProof/>
          </w:rPr>
          <w:t>59</w:t>
        </w:r>
      </w:fldSimple>
      <w:r w:rsidRPr="00A5746B">
        <w:t xml:space="preserve"> – Описание видов используемого топлива</w:t>
      </w:r>
    </w:p>
    <w:tbl>
      <w:tblPr>
        <w:tblW w:w="5000" w:type="pct"/>
        <w:jc w:val="center"/>
        <w:tblLook w:val="04A0" w:firstRow="1" w:lastRow="0" w:firstColumn="1" w:lastColumn="0" w:noHBand="0" w:noVBand="1"/>
      </w:tblPr>
      <w:tblGrid>
        <w:gridCol w:w="634"/>
        <w:gridCol w:w="5160"/>
        <w:gridCol w:w="1863"/>
        <w:gridCol w:w="2480"/>
      </w:tblGrid>
      <w:tr w:rsidR="0002497E" w:rsidRPr="00A5746B" w:rsidTr="002956A6">
        <w:trPr>
          <w:cantSplit/>
          <w:tblHeader/>
          <w:jc w:val="center"/>
        </w:trPr>
        <w:tc>
          <w:tcPr>
            <w:tcW w:w="313" w:type="pct"/>
            <w:vMerge w:val="restart"/>
            <w:tcBorders>
              <w:top w:val="single" w:sz="4" w:space="0" w:color="auto"/>
              <w:left w:val="single" w:sz="4" w:space="0" w:color="auto"/>
              <w:right w:val="single" w:sz="4" w:space="0" w:color="auto"/>
            </w:tcBorders>
            <w:shd w:val="clear" w:color="auto" w:fill="auto"/>
            <w:vAlign w:val="center"/>
            <w:hideMark/>
          </w:tcPr>
          <w:p w:rsidR="0002497E" w:rsidRPr="00A5746B" w:rsidRDefault="0002497E" w:rsidP="002956A6">
            <w:pPr>
              <w:jc w:val="center"/>
              <w:rPr>
                <w:rFonts w:eastAsia="Times New Roman"/>
                <w:sz w:val="22"/>
                <w:lang w:eastAsia="ru-RU"/>
              </w:rPr>
            </w:pPr>
            <w:r w:rsidRPr="00A5746B">
              <w:rPr>
                <w:rFonts w:eastAsia="Times New Roman"/>
                <w:sz w:val="22"/>
                <w:lang w:eastAsia="ru-RU"/>
              </w:rPr>
              <w:t>№ п/п</w:t>
            </w:r>
          </w:p>
        </w:tc>
        <w:tc>
          <w:tcPr>
            <w:tcW w:w="2545" w:type="pct"/>
            <w:vMerge w:val="restart"/>
            <w:tcBorders>
              <w:top w:val="single" w:sz="4" w:space="0" w:color="auto"/>
              <w:left w:val="nil"/>
              <w:right w:val="single" w:sz="4" w:space="0" w:color="auto"/>
            </w:tcBorders>
            <w:shd w:val="clear" w:color="auto" w:fill="auto"/>
            <w:vAlign w:val="center"/>
            <w:hideMark/>
          </w:tcPr>
          <w:p w:rsidR="0002497E" w:rsidRPr="00A5746B" w:rsidRDefault="0002497E" w:rsidP="002956A6">
            <w:pPr>
              <w:jc w:val="center"/>
              <w:rPr>
                <w:rFonts w:eastAsia="Times New Roman"/>
                <w:sz w:val="22"/>
                <w:lang w:eastAsia="ru-RU"/>
              </w:rPr>
            </w:pPr>
            <w:r w:rsidRPr="00A5746B">
              <w:rPr>
                <w:rFonts w:eastAsia="Times New Roman"/>
                <w:sz w:val="22"/>
                <w:lang w:eastAsia="ru-RU"/>
              </w:rPr>
              <w:t>Наименование источника</w:t>
            </w:r>
          </w:p>
        </w:tc>
        <w:tc>
          <w:tcPr>
            <w:tcW w:w="2142" w:type="pct"/>
            <w:gridSpan w:val="2"/>
            <w:tcBorders>
              <w:top w:val="single" w:sz="4" w:space="0" w:color="auto"/>
              <w:left w:val="nil"/>
              <w:bottom w:val="single" w:sz="4" w:space="0" w:color="auto"/>
              <w:right w:val="single" w:sz="4" w:space="0" w:color="auto"/>
            </w:tcBorders>
            <w:shd w:val="clear" w:color="auto" w:fill="auto"/>
            <w:vAlign w:val="center"/>
            <w:hideMark/>
          </w:tcPr>
          <w:p w:rsidR="0002497E" w:rsidRPr="00A5746B" w:rsidRDefault="0002497E" w:rsidP="002956A6">
            <w:pPr>
              <w:jc w:val="center"/>
              <w:rPr>
                <w:rFonts w:eastAsia="Times New Roman"/>
                <w:sz w:val="22"/>
                <w:lang w:eastAsia="ru-RU"/>
              </w:rPr>
            </w:pPr>
            <w:r w:rsidRPr="00A5746B">
              <w:rPr>
                <w:rFonts w:eastAsia="Times New Roman"/>
                <w:sz w:val="22"/>
                <w:lang w:eastAsia="ru-RU"/>
              </w:rPr>
              <w:t>Вид топлива</w:t>
            </w:r>
          </w:p>
        </w:tc>
      </w:tr>
      <w:tr w:rsidR="0002497E" w:rsidRPr="00A5746B" w:rsidTr="002956A6">
        <w:trPr>
          <w:cantSplit/>
          <w:tblHeader/>
          <w:jc w:val="center"/>
        </w:trPr>
        <w:tc>
          <w:tcPr>
            <w:tcW w:w="313" w:type="pct"/>
            <w:vMerge/>
            <w:tcBorders>
              <w:left w:val="single" w:sz="4" w:space="0" w:color="auto"/>
              <w:bottom w:val="single" w:sz="4" w:space="0" w:color="auto"/>
              <w:right w:val="single" w:sz="4" w:space="0" w:color="auto"/>
            </w:tcBorders>
            <w:shd w:val="clear" w:color="auto" w:fill="auto"/>
            <w:vAlign w:val="center"/>
          </w:tcPr>
          <w:p w:rsidR="0002497E" w:rsidRPr="00A5746B" w:rsidRDefault="0002497E" w:rsidP="002956A6">
            <w:pPr>
              <w:jc w:val="center"/>
              <w:rPr>
                <w:rFonts w:eastAsia="Times New Roman"/>
                <w:sz w:val="22"/>
                <w:lang w:eastAsia="ru-RU"/>
              </w:rPr>
            </w:pPr>
          </w:p>
        </w:tc>
        <w:tc>
          <w:tcPr>
            <w:tcW w:w="2545" w:type="pct"/>
            <w:vMerge/>
            <w:tcBorders>
              <w:left w:val="nil"/>
              <w:bottom w:val="single" w:sz="4" w:space="0" w:color="auto"/>
              <w:right w:val="single" w:sz="4" w:space="0" w:color="auto"/>
            </w:tcBorders>
            <w:shd w:val="clear" w:color="000000" w:fill="FFFFFF"/>
            <w:vAlign w:val="center"/>
          </w:tcPr>
          <w:p w:rsidR="0002497E" w:rsidRPr="00A5746B" w:rsidRDefault="0002497E" w:rsidP="002956A6">
            <w:pPr>
              <w:jc w:val="left"/>
              <w:rPr>
                <w:rFonts w:eastAsia="Times New Roman"/>
                <w:sz w:val="22"/>
                <w:lang w:eastAsia="ru-RU"/>
              </w:rPr>
            </w:pPr>
          </w:p>
        </w:tc>
        <w:tc>
          <w:tcPr>
            <w:tcW w:w="919" w:type="pct"/>
            <w:tcBorders>
              <w:top w:val="nil"/>
              <w:left w:val="nil"/>
              <w:bottom w:val="single" w:sz="4" w:space="0" w:color="auto"/>
              <w:right w:val="single" w:sz="4" w:space="0" w:color="auto"/>
            </w:tcBorders>
            <w:shd w:val="clear" w:color="auto" w:fill="auto"/>
            <w:vAlign w:val="center"/>
          </w:tcPr>
          <w:p w:rsidR="0002497E" w:rsidRPr="00A5746B" w:rsidRDefault="0002497E" w:rsidP="002956A6">
            <w:pPr>
              <w:jc w:val="center"/>
              <w:rPr>
                <w:rFonts w:eastAsia="Times New Roman"/>
                <w:sz w:val="22"/>
                <w:lang w:eastAsia="ru-RU"/>
              </w:rPr>
            </w:pPr>
            <w:r w:rsidRPr="00A5746B">
              <w:rPr>
                <w:rFonts w:eastAsia="Times New Roman"/>
                <w:sz w:val="22"/>
                <w:lang w:eastAsia="ru-RU"/>
              </w:rPr>
              <w:t>основное</w:t>
            </w:r>
          </w:p>
        </w:tc>
        <w:tc>
          <w:tcPr>
            <w:tcW w:w="1223" w:type="pct"/>
            <w:tcBorders>
              <w:top w:val="nil"/>
              <w:left w:val="nil"/>
              <w:bottom w:val="single" w:sz="4" w:space="0" w:color="auto"/>
              <w:right w:val="single" w:sz="4" w:space="0" w:color="auto"/>
            </w:tcBorders>
            <w:shd w:val="clear" w:color="auto" w:fill="auto"/>
            <w:vAlign w:val="bottom"/>
          </w:tcPr>
          <w:p w:rsidR="0002497E" w:rsidRPr="00A5746B" w:rsidRDefault="0002497E" w:rsidP="002956A6">
            <w:pPr>
              <w:jc w:val="center"/>
              <w:rPr>
                <w:rFonts w:eastAsia="Times New Roman"/>
                <w:sz w:val="22"/>
                <w:lang w:eastAsia="ru-RU"/>
              </w:rPr>
            </w:pPr>
            <w:r w:rsidRPr="00A5746B">
              <w:rPr>
                <w:rFonts w:eastAsia="Times New Roman"/>
                <w:sz w:val="22"/>
                <w:lang w:eastAsia="ru-RU"/>
              </w:rPr>
              <w:t>Резервное/аварийное</w:t>
            </w:r>
          </w:p>
        </w:tc>
      </w:tr>
      <w:tr w:rsidR="0002497E" w:rsidRPr="00A5746B" w:rsidTr="002956A6">
        <w:trPr>
          <w:cantSplit/>
          <w:jc w:val="center"/>
        </w:trPr>
        <w:tc>
          <w:tcPr>
            <w:tcW w:w="313" w:type="pct"/>
            <w:tcBorders>
              <w:top w:val="nil"/>
              <w:left w:val="single" w:sz="4" w:space="0" w:color="auto"/>
              <w:bottom w:val="single" w:sz="4" w:space="0" w:color="auto"/>
              <w:right w:val="single" w:sz="4" w:space="0" w:color="auto"/>
            </w:tcBorders>
            <w:shd w:val="clear" w:color="auto" w:fill="auto"/>
            <w:vAlign w:val="center"/>
            <w:hideMark/>
          </w:tcPr>
          <w:p w:rsidR="0002497E" w:rsidRPr="00A5746B" w:rsidRDefault="0002497E" w:rsidP="002956A6">
            <w:pPr>
              <w:pStyle w:val="ab"/>
              <w:jc w:val="center"/>
              <w:rPr>
                <w:sz w:val="22"/>
                <w:szCs w:val="22"/>
              </w:rPr>
            </w:pPr>
            <w:r w:rsidRPr="00A5746B">
              <w:rPr>
                <w:sz w:val="22"/>
                <w:szCs w:val="22"/>
              </w:rPr>
              <w:t>1</w:t>
            </w:r>
          </w:p>
        </w:tc>
        <w:tc>
          <w:tcPr>
            <w:tcW w:w="2545" w:type="pct"/>
            <w:tcBorders>
              <w:top w:val="nil"/>
              <w:left w:val="nil"/>
              <w:bottom w:val="single" w:sz="4" w:space="0" w:color="auto"/>
              <w:right w:val="single" w:sz="4" w:space="0" w:color="auto"/>
            </w:tcBorders>
            <w:shd w:val="clear" w:color="000000" w:fill="FFFFFF"/>
            <w:vAlign w:val="center"/>
          </w:tcPr>
          <w:p w:rsidR="0002497E" w:rsidRPr="00A5746B" w:rsidRDefault="0002497E" w:rsidP="002956A6">
            <w:pPr>
              <w:jc w:val="center"/>
              <w:rPr>
                <w:sz w:val="22"/>
              </w:rPr>
            </w:pPr>
            <w:r w:rsidRPr="00A5746B">
              <w:rPr>
                <w:sz w:val="22"/>
              </w:rPr>
              <w:t>Котельная (п. Яр, ул. Школьная, 6а)</w:t>
            </w:r>
          </w:p>
        </w:tc>
        <w:tc>
          <w:tcPr>
            <w:tcW w:w="919" w:type="pct"/>
            <w:tcBorders>
              <w:top w:val="nil"/>
              <w:left w:val="nil"/>
              <w:bottom w:val="single" w:sz="4" w:space="0" w:color="auto"/>
              <w:right w:val="single" w:sz="4" w:space="0" w:color="auto"/>
            </w:tcBorders>
            <w:shd w:val="clear" w:color="auto" w:fill="auto"/>
            <w:vAlign w:val="center"/>
          </w:tcPr>
          <w:p w:rsidR="0002497E" w:rsidRPr="00A5746B" w:rsidRDefault="0002497E" w:rsidP="002956A6">
            <w:pPr>
              <w:jc w:val="center"/>
              <w:rPr>
                <w:sz w:val="22"/>
                <w:szCs w:val="24"/>
              </w:rPr>
            </w:pPr>
            <w:r w:rsidRPr="00A5746B">
              <w:rPr>
                <w:sz w:val="22"/>
              </w:rPr>
              <w:t>газ</w:t>
            </w:r>
          </w:p>
        </w:tc>
        <w:tc>
          <w:tcPr>
            <w:tcW w:w="1223" w:type="pct"/>
            <w:tcBorders>
              <w:top w:val="nil"/>
              <w:left w:val="nil"/>
              <w:bottom w:val="single" w:sz="4" w:space="0" w:color="auto"/>
              <w:right w:val="single" w:sz="4" w:space="0" w:color="auto"/>
            </w:tcBorders>
            <w:shd w:val="clear" w:color="auto" w:fill="auto"/>
            <w:vAlign w:val="center"/>
          </w:tcPr>
          <w:p w:rsidR="0002497E" w:rsidRPr="00A5746B" w:rsidRDefault="0002497E" w:rsidP="002956A6">
            <w:pPr>
              <w:jc w:val="center"/>
              <w:rPr>
                <w:sz w:val="22"/>
              </w:rPr>
            </w:pPr>
            <w:r w:rsidRPr="00A5746B">
              <w:rPr>
                <w:sz w:val="22"/>
              </w:rPr>
              <w:t>-</w:t>
            </w:r>
          </w:p>
        </w:tc>
      </w:tr>
      <w:tr w:rsidR="0002497E" w:rsidRPr="00A5746B" w:rsidTr="002956A6">
        <w:trPr>
          <w:cantSplit/>
          <w:jc w:val="center"/>
        </w:trPr>
        <w:tc>
          <w:tcPr>
            <w:tcW w:w="313" w:type="pct"/>
            <w:tcBorders>
              <w:top w:val="nil"/>
              <w:left w:val="single" w:sz="4" w:space="0" w:color="auto"/>
              <w:bottom w:val="single" w:sz="4" w:space="0" w:color="auto"/>
              <w:right w:val="single" w:sz="4" w:space="0" w:color="auto"/>
            </w:tcBorders>
            <w:shd w:val="clear" w:color="auto" w:fill="auto"/>
            <w:vAlign w:val="center"/>
          </w:tcPr>
          <w:p w:rsidR="0002497E" w:rsidRPr="00A5746B" w:rsidRDefault="0002497E" w:rsidP="002956A6">
            <w:pPr>
              <w:pStyle w:val="ab"/>
              <w:jc w:val="center"/>
              <w:rPr>
                <w:sz w:val="22"/>
                <w:szCs w:val="22"/>
              </w:rPr>
            </w:pPr>
            <w:r w:rsidRPr="00A5746B">
              <w:rPr>
                <w:sz w:val="22"/>
                <w:szCs w:val="22"/>
              </w:rPr>
              <w:t>2</w:t>
            </w:r>
          </w:p>
        </w:tc>
        <w:tc>
          <w:tcPr>
            <w:tcW w:w="2545" w:type="pct"/>
            <w:tcBorders>
              <w:top w:val="nil"/>
              <w:left w:val="nil"/>
              <w:bottom w:val="single" w:sz="4" w:space="0" w:color="auto"/>
              <w:right w:val="single" w:sz="4" w:space="0" w:color="auto"/>
            </w:tcBorders>
            <w:shd w:val="clear" w:color="000000" w:fill="FFFFFF"/>
            <w:vAlign w:val="center"/>
          </w:tcPr>
          <w:p w:rsidR="0002497E" w:rsidRPr="00A5746B" w:rsidRDefault="0002497E" w:rsidP="002956A6">
            <w:pPr>
              <w:jc w:val="center"/>
              <w:rPr>
                <w:sz w:val="22"/>
              </w:rPr>
            </w:pPr>
            <w:r w:rsidRPr="00A5746B">
              <w:rPr>
                <w:sz w:val="22"/>
              </w:rPr>
              <w:t>Котельная (с.Дизьмино, ул. Школьная, 26а)</w:t>
            </w:r>
          </w:p>
        </w:tc>
        <w:tc>
          <w:tcPr>
            <w:tcW w:w="919" w:type="pct"/>
            <w:tcBorders>
              <w:top w:val="nil"/>
              <w:left w:val="nil"/>
              <w:bottom w:val="single" w:sz="4" w:space="0" w:color="auto"/>
              <w:right w:val="single" w:sz="4" w:space="0" w:color="auto"/>
            </w:tcBorders>
            <w:shd w:val="clear" w:color="auto" w:fill="auto"/>
            <w:vAlign w:val="center"/>
          </w:tcPr>
          <w:p w:rsidR="0002497E" w:rsidRPr="00A5746B" w:rsidRDefault="0002497E" w:rsidP="002956A6">
            <w:pPr>
              <w:jc w:val="center"/>
              <w:rPr>
                <w:sz w:val="22"/>
                <w:szCs w:val="24"/>
              </w:rPr>
            </w:pPr>
            <w:r w:rsidRPr="00A5746B">
              <w:rPr>
                <w:sz w:val="22"/>
              </w:rPr>
              <w:t>газ</w:t>
            </w:r>
          </w:p>
        </w:tc>
        <w:tc>
          <w:tcPr>
            <w:tcW w:w="1223" w:type="pct"/>
            <w:tcBorders>
              <w:top w:val="nil"/>
              <w:left w:val="nil"/>
              <w:bottom w:val="single" w:sz="4" w:space="0" w:color="auto"/>
              <w:right w:val="single" w:sz="4" w:space="0" w:color="auto"/>
            </w:tcBorders>
            <w:shd w:val="clear" w:color="auto" w:fill="auto"/>
            <w:vAlign w:val="center"/>
          </w:tcPr>
          <w:p w:rsidR="0002497E" w:rsidRPr="00A5746B" w:rsidRDefault="0002497E" w:rsidP="002956A6">
            <w:pPr>
              <w:jc w:val="center"/>
              <w:rPr>
                <w:sz w:val="22"/>
              </w:rPr>
            </w:pPr>
            <w:r w:rsidRPr="00A5746B">
              <w:rPr>
                <w:sz w:val="22"/>
              </w:rPr>
              <w:t>-</w:t>
            </w:r>
          </w:p>
        </w:tc>
      </w:tr>
      <w:tr w:rsidR="0002497E" w:rsidRPr="00A5746B" w:rsidTr="002956A6">
        <w:trPr>
          <w:cantSplit/>
          <w:jc w:val="center"/>
        </w:trPr>
        <w:tc>
          <w:tcPr>
            <w:tcW w:w="313" w:type="pct"/>
            <w:tcBorders>
              <w:top w:val="nil"/>
              <w:left w:val="single" w:sz="4" w:space="0" w:color="auto"/>
              <w:bottom w:val="single" w:sz="4" w:space="0" w:color="auto"/>
              <w:right w:val="single" w:sz="4" w:space="0" w:color="auto"/>
            </w:tcBorders>
            <w:shd w:val="clear" w:color="auto" w:fill="auto"/>
            <w:vAlign w:val="center"/>
          </w:tcPr>
          <w:p w:rsidR="0002497E" w:rsidRPr="00A5746B" w:rsidRDefault="0002497E" w:rsidP="002956A6">
            <w:pPr>
              <w:pStyle w:val="ab"/>
              <w:jc w:val="center"/>
              <w:rPr>
                <w:sz w:val="22"/>
                <w:szCs w:val="22"/>
              </w:rPr>
            </w:pPr>
            <w:r w:rsidRPr="00A5746B">
              <w:rPr>
                <w:sz w:val="22"/>
                <w:szCs w:val="22"/>
              </w:rPr>
              <w:t>3</w:t>
            </w:r>
          </w:p>
        </w:tc>
        <w:tc>
          <w:tcPr>
            <w:tcW w:w="2545" w:type="pct"/>
            <w:tcBorders>
              <w:top w:val="nil"/>
              <w:left w:val="nil"/>
              <w:bottom w:val="single" w:sz="4" w:space="0" w:color="auto"/>
              <w:right w:val="single" w:sz="4" w:space="0" w:color="auto"/>
            </w:tcBorders>
            <w:shd w:val="clear" w:color="000000" w:fill="FFFFFF"/>
            <w:vAlign w:val="center"/>
          </w:tcPr>
          <w:p w:rsidR="0002497E" w:rsidRPr="00A5746B" w:rsidRDefault="0002497E" w:rsidP="002956A6">
            <w:pPr>
              <w:jc w:val="center"/>
              <w:rPr>
                <w:sz w:val="22"/>
              </w:rPr>
            </w:pPr>
            <w:r w:rsidRPr="00A5746B">
              <w:rPr>
                <w:sz w:val="22"/>
              </w:rPr>
              <w:t>Котельная (п.Яр, ул. Советская, 1)</w:t>
            </w:r>
          </w:p>
        </w:tc>
        <w:tc>
          <w:tcPr>
            <w:tcW w:w="919" w:type="pct"/>
            <w:tcBorders>
              <w:top w:val="nil"/>
              <w:left w:val="nil"/>
              <w:bottom w:val="single" w:sz="4" w:space="0" w:color="auto"/>
              <w:right w:val="single" w:sz="4" w:space="0" w:color="auto"/>
            </w:tcBorders>
            <w:shd w:val="clear" w:color="auto" w:fill="auto"/>
            <w:vAlign w:val="center"/>
          </w:tcPr>
          <w:p w:rsidR="0002497E" w:rsidRPr="00A5746B" w:rsidRDefault="0002497E" w:rsidP="002956A6">
            <w:pPr>
              <w:jc w:val="center"/>
              <w:rPr>
                <w:sz w:val="22"/>
                <w:szCs w:val="24"/>
              </w:rPr>
            </w:pPr>
            <w:r w:rsidRPr="00A5746B">
              <w:rPr>
                <w:sz w:val="22"/>
              </w:rPr>
              <w:t>газ</w:t>
            </w:r>
          </w:p>
        </w:tc>
        <w:tc>
          <w:tcPr>
            <w:tcW w:w="1223" w:type="pct"/>
            <w:tcBorders>
              <w:top w:val="nil"/>
              <w:left w:val="nil"/>
              <w:bottom w:val="single" w:sz="4" w:space="0" w:color="auto"/>
              <w:right w:val="single" w:sz="4" w:space="0" w:color="auto"/>
            </w:tcBorders>
            <w:shd w:val="clear" w:color="auto" w:fill="auto"/>
            <w:vAlign w:val="center"/>
          </w:tcPr>
          <w:p w:rsidR="0002497E" w:rsidRPr="00A5746B" w:rsidRDefault="0002497E" w:rsidP="002956A6">
            <w:pPr>
              <w:jc w:val="center"/>
              <w:rPr>
                <w:sz w:val="22"/>
              </w:rPr>
            </w:pPr>
            <w:r w:rsidRPr="00A5746B">
              <w:rPr>
                <w:sz w:val="22"/>
              </w:rPr>
              <w:t>-</w:t>
            </w:r>
          </w:p>
        </w:tc>
      </w:tr>
      <w:tr w:rsidR="0002497E" w:rsidRPr="00A5746B" w:rsidTr="002956A6">
        <w:trPr>
          <w:cantSplit/>
          <w:jc w:val="center"/>
        </w:trPr>
        <w:tc>
          <w:tcPr>
            <w:tcW w:w="313" w:type="pct"/>
            <w:tcBorders>
              <w:top w:val="nil"/>
              <w:left w:val="single" w:sz="4" w:space="0" w:color="auto"/>
              <w:bottom w:val="single" w:sz="4" w:space="0" w:color="auto"/>
              <w:right w:val="single" w:sz="4" w:space="0" w:color="auto"/>
            </w:tcBorders>
            <w:shd w:val="clear" w:color="auto" w:fill="auto"/>
            <w:vAlign w:val="center"/>
          </w:tcPr>
          <w:p w:rsidR="0002497E" w:rsidRPr="00A5746B" w:rsidRDefault="0002497E" w:rsidP="002956A6">
            <w:pPr>
              <w:pStyle w:val="ab"/>
              <w:jc w:val="center"/>
              <w:rPr>
                <w:sz w:val="22"/>
                <w:szCs w:val="22"/>
              </w:rPr>
            </w:pPr>
            <w:r w:rsidRPr="00A5746B">
              <w:rPr>
                <w:sz w:val="22"/>
                <w:szCs w:val="22"/>
              </w:rPr>
              <w:t>4</w:t>
            </w:r>
          </w:p>
        </w:tc>
        <w:tc>
          <w:tcPr>
            <w:tcW w:w="2545" w:type="pct"/>
            <w:tcBorders>
              <w:top w:val="nil"/>
              <w:left w:val="nil"/>
              <w:bottom w:val="single" w:sz="4" w:space="0" w:color="auto"/>
              <w:right w:val="single" w:sz="4" w:space="0" w:color="auto"/>
            </w:tcBorders>
            <w:shd w:val="clear" w:color="000000" w:fill="FFFFFF"/>
            <w:vAlign w:val="center"/>
          </w:tcPr>
          <w:p w:rsidR="0002497E" w:rsidRPr="00A5746B" w:rsidRDefault="0002497E" w:rsidP="002956A6">
            <w:pPr>
              <w:jc w:val="center"/>
              <w:rPr>
                <w:sz w:val="22"/>
              </w:rPr>
            </w:pPr>
            <w:r w:rsidRPr="00A5746B">
              <w:rPr>
                <w:sz w:val="22"/>
              </w:rPr>
              <w:t>Котельная (с.Пудем, ул. Гагарина, 2а)</w:t>
            </w:r>
          </w:p>
        </w:tc>
        <w:tc>
          <w:tcPr>
            <w:tcW w:w="919" w:type="pct"/>
            <w:tcBorders>
              <w:top w:val="nil"/>
              <w:left w:val="nil"/>
              <w:bottom w:val="single" w:sz="4" w:space="0" w:color="auto"/>
              <w:right w:val="single" w:sz="4" w:space="0" w:color="auto"/>
            </w:tcBorders>
            <w:shd w:val="clear" w:color="auto" w:fill="auto"/>
            <w:vAlign w:val="center"/>
          </w:tcPr>
          <w:p w:rsidR="0002497E" w:rsidRPr="00A5746B" w:rsidRDefault="0002497E" w:rsidP="002956A6">
            <w:pPr>
              <w:jc w:val="center"/>
              <w:rPr>
                <w:sz w:val="22"/>
                <w:szCs w:val="24"/>
              </w:rPr>
            </w:pPr>
            <w:r w:rsidRPr="00A5746B">
              <w:rPr>
                <w:sz w:val="22"/>
              </w:rPr>
              <w:t>газ</w:t>
            </w:r>
          </w:p>
        </w:tc>
        <w:tc>
          <w:tcPr>
            <w:tcW w:w="1223" w:type="pct"/>
            <w:tcBorders>
              <w:top w:val="nil"/>
              <w:left w:val="nil"/>
              <w:bottom w:val="single" w:sz="4" w:space="0" w:color="auto"/>
              <w:right w:val="single" w:sz="4" w:space="0" w:color="auto"/>
            </w:tcBorders>
            <w:shd w:val="clear" w:color="auto" w:fill="auto"/>
            <w:vAlign w:val="center"/>
          </w:tcPr>
          <w:p w:rsidR="0002497E" w:rsidRPr="00A5746B" w:rsidRDefault="0002497E" w:rsidP="002956A6">
            <w:pPr>
              <w:jc w:val="center"/>
              <w:rPr>
                <w:sz w:val="22"/>
              </w:rPr>
            </w:pPr>
            <w:r w:rsidRPr="00A5746B">
              <w:rPr>
                <w:sz w:val="22"/>
              </w:rPr>
              <w:t>-</w:t>
            </w:r>
          </w:p>
        </w:tc>
      </w:tr>
      <w:tr w:rsidR="0002497E" w:rsidRPr="00A5746B" w:rsidTr="002956A6">
        <w:trPr>
          <w:cantSplit/>
          <w:jc w:val="center"/>
        </w:trPr>
        <w:tc>
          <w:tcPr>
            <w:tcW w:w="313" w:type="pct"/>
            <w:tcBorders>
              <w:top w:val="nil"/>
              <w:left w:val="single" w:sz="4" w:space="0" w:color="auto"/>
              <w:bottom w:val="single" w:sz="4" w:space="0" w:color="auto"/>
              <w:right w:val="single" w:sz="4" w:space="0" w:color="auto"/>
            </w:tcBorders>
            <w:shd w:val="clear" w:color="auto" w:fill="auto"/>
            <w:vAlign w:val="center"/>
          </w:tcPr>
          <w:p w:rsidR="0002497E" w:rsidRPr="00A5746B" w:rsidRDefault="0002497E" w:rsidP="002956A6">
            <w:pPr>
              <w:pStyle w:val="ab"/>
              <w:jc w:val="center"/>
              <w:rPr>
                <w:sz w:val="22"/>
                <w:szCs w:val="22"/>
              </w:rPr>
            </w:pPr>
            <w:r w:rsidRPr="00A5746B">
              <w:rPr>
                <w:sz w:val="22"/>
                <w:szCs w:val="22"/>
              </w:rPr>
              <w:t>5</w:t>
            </w:r>
          </w:p>
        </w:tc>
        <w:tc>
          <w:tcPr>
            <w:tcW w:w="2545" w:type="pct"/>
            <w:tcBorders>
              <w:top w:val="nil"/>
              <w:left w:val="nil"/>
              <w:bottom w:val="single" w:sz="4" w:space="0" w:color="auto"/>
              <w:right w:val="single" w:sz="4" w:space="0" w:color="auto"/>
            </w:tcBorders>
            <w:shd w:val="clear" w:color="000000" w:fill="FFFFFF"/>
            <w:vAlign w:val="center"/>
          </w:tcPr>
          <w:p w:rsidR="0002497E" w:rsidRPr="00A5746B" w:rsidRDefault="0002497E" w:rsidP="002956A6">
            <w:pPr>
              <w:jc w:val="center"/>
              <w:rPr>
                <w:sz w:val="22"/>
              </w:rPr>
            </w:pPr>
            <w:r w:rsidRPr="00A5746B">
              <w:rPr>
                <w:sz w:val="22"/>
              </w:rPr>
              <w:t>Котельная (п.Яр, ул. Ф.Васильева, 6а)</w:t>
            </w:r>
          </w:p>
        </w:tc>
        <w:tc>
          <w:tcPr>
            <w:tcW w:w="919" w:type="pct"/>
            <w:tcBorders>
              <w:top w:val="nil"/>
              <w:left w:val="nil"/>
              <w:bottom w:val="single" w:sz="4" w:space="0" w:color="auto"/>
              <w:right w:val="single" w:sz="4" w:space="0" w:color="auto"/>
            </w:tcBorders>
            <w:shd w:val="clear" w:color="auto" w:fill="auto"/>
            <w:vAlign w:val="center"/>
          </w:tcPr>
          <w:p w:rsidR="0002497E" w:rsidRPr="00A5746B" w:rsidRDefault="0002497E" w:rsidP="002956A6">
            <w:pPr>
              <w:jc w:val="center"/>
              <w:rPr>
                <w:sz w:val="22"/>
                <w:szCs w:val="24"/>
              </w:rPr>
            </w:pPr>
            <w:r w:rsidRPr="00A5746B">
              <w:rPr>
                <w:sz w:val="22"/>
              </w:rPr>
              <w:t>газ</w:t>
            </w:r>
          </w:p>
        </w:tc>
        <w:tc>
          <w:tcPr>
            <w:tcW w:w="1223" w:type="pct"/>
            <w:tcBorders>
              <w:top w:val="nil"/>
              <w:left w:val="nil"/>
              <w:bottom w:val="single" w:sz="4" w:space="0" w:color="auto"/>
              <w:right w:val="single" w:sz="4" w:space="0" w:color="auto"/>
            </w:tcBorders>
            <w:shd w:val="clear" w:color="auto" w:fill="auto"/>
            <w:vAlign w:val="center"/>
          </w:tcPr>
          <w:p w:rsidR="0002497E" w:rsidRPr="00A5746B" w:rsidRDefault="0002497E" w:rsidP="002956A6">
            <w:pPr>
              <w:jc w:val="center"/>
              <w:rPr>
                <w:sz w:val="22"/>
              </w:rPr>
            </w:pPr>
            <w:r w:rsidRPr="00A5746B">
              <w:rPr>
                <w:sz w:val="22"/>
              </w:rPr>
              <w:t>-</w:t>
            </w:r>
          </w:p>
        </w:tc>
      </w:tr>
      <w:tr w:rsidR="0002497E" w:rsidRPr="00A5746B" w:rsidTr="002956A6">
        <w:trPr>
          <w:cantSplit/>
          <w:jc w:val="center"/>
        </w:trPr>
        <w:tc>
          <w:tcPr>
            <w:tcW w:w="313" w:type="pct"/>
            <w:tcBorders>
              <w:top w:val="nil"/>
              <w:left w:val="single" w:sz="4" w:space="0" w:color="auto"/>
              <w:bottom w:val="single" w:sz="4" w:space="0" w:color="auto"/>
              <w:right w:val="single" w:sz="4" w:space="0" w:color="auto"/>
            </w:tcBorders>
            <w:shd w:val="clear" w:color="auto" w:fill="auto"/>
            <w:vAlign w:val="center"/>
          </w:tcPr>
          <w:p w:rsidR="0002497E" w:rsidRPr="00A5746B" w:rsidRDefault="0002497E" w:rsidP="002956A6">
            <w:pPr>
              <w:pStyle w:val="ab"/>
              <w:jc w:val="center"/>
              <w:rPr>
                <w:sz w:val="22"/>
                <w:szCs w:val="22"/>
              </w:rPr>
            </w:pPr>
            <w:r w:rsidRPr="00A5746B">
              <w:rPr>
                <w:sz w:val="22"/>
                <w:szCs w:val="22"/>
              </w:rPr>
              <w:t>6</w:t>
            </w:r>
          </w:p>
        </w:tc>
        <w:tc>
          <w:tcPr>
            <w:tcW w:w="2545" w:type="pct"/>
            <w:tcBorders>
              <w:top w:val="nil"/>
              <w:left w:val="nil"/>
              <w:bottom w:val="single" w:sz="4" w:space="0" w:color="auto"/>
              <w:right w:val="single" w:sz="4" w:space="0" w:color="auto"/>
            </w:tcBorders>
            <w:shd w:val="clear" w:color="000000" w:fill="FFFFFF"/>
            <w:vAlign w:val="center"/>
          </w:tcPr>
          <w:p w:rsidR="0002497E" w:rsidRPr="00A5746B" w:rsidRDefault="0002497E" w:rsidP="002956A6">
            <w:pPr>
              <w:jc w:val="center"/>
              <w:rPr>
                <w:sz w:val="22"/>
              </w:rPr>
            </w:pPr>
            <w:r w:rsidRPr="00A5746B">
              <w:rPr>
                <w:sz w:val="22"/>
              </w:rPr>
              <w:t>Котельная (п.Яр, ул. Ф.Васильева, 29а)</w:t>
            </w:r>
          </w:p>
        </w:tc>
        <w:tc>
          <w:tcPr>
            <w:tcW w:w="919" w:type="pct"/>
            <w:tcBorders>
              <w:top w:val="nil"/>
              <w:left w:val="nil"/>
              <w:bottom w:val="single" w:sz="4" w:space="0" w:color="auto"/>
              <w:right w:val="single" w:sz="4" w:space="0" w:color="auto"/>
            </w:tcBorders>
            <w:shd w:val="clear" w:color="auto" w:fill="auto"/>
            <w:vAlign w:val="center"/>
          </w:tcPr>
          <w:p w:rsidR="0002497E" w:rsidRPr="00A5746B" w:rsidRDefault="0002497E" w:rsidP="002956A6">
            <w:pPr>
              <w:jc w:val="center"/>
              <w:rPr>
                <w:sz w:val="22"/>
                <w:szCs w:val="24"/>
              </w:rPr>
            </w:pPr>
            <w:r w:rsidRPr="00A5746B">
              <w:rPr>
                <w:sz w:val="22"/>
              </w:rPr>
              <w:t>газ</w:t>
            </w:r>
          </w:p>
        </w:tc>
        <w:tc>
          <w:tcPr>
            <w:tcW w:w="1223" w:type="pct"/>
            <w:tcBorders>
              <w:top w:val="nil"/>
              <w:left w:val="nil"/>
              <w:bottom w:val="single" w:sz="4" w:space="0" w:color="auto"/>
              <w:right w:val="single" w:sz="4" w:space="0" w:color="auto"/>
            </w:tcBorders>
            <w:shd w:val="clear" w:color="auto" w:fill="auto"/>
            <w:vAlign w:val="center"/>
          </w:tcPr>
          <w:p w:rsidR="0002497E" w:rsidRPr="00A5746B" w:rsidRDefault="0002497E" w:rsidP="002956A6">
            <w:pPr>
              <w:jc w:val="center"/>
              <w:rPr>
                <w:sz w:val="22"/>
              </w:rPr>
            </w:pPr>
            <w:r w:rsidRPr="00A5746B">
              <w:rPr>
                <w:sz w:val="22"/>
              </w:rPr>
              <w:t>-</w:t>
            </w:r>
          </w:p>
        </w:tc>
      </w:tr>
      <w:tr w:rsidR="0002497E" w:rsidRPr="00A5746B" w:rsidTr="002956A6">
        <w:trPr>
          <w:cantSplit/>
          <w:jc w:val="center"/>
        </w:trPr>
        <w:tc>
          <w:tcPr>
            <w:tcW w:w="313" w:type="pct"/>
            <w:tcBorders>
              <w:top w:val="nil"/>
              <w:left w:val="single" w:sz="4" w:space="0" w:color="auto"/>
              <w:bottom w:val="single" w:sz="4" w:space="0" w:color="auto"/>
              <w:right w:val="single" w:sz="4" w:space="0" w:color="auto"/>
            </w:tcBorders>
            <w:shd w:val="clear" w:color="auto" w:fill="auto"/>
            <w:vAlign w:val="center"/>
          </w:tcPr>
          <w:p w:rsidR="0002497E" w:rsidRPr="00A5746B" w:rsidRDefault="0002497E" w:rsidP="002956A6">
            <w:pPr>
              <w:pStyle w:val="ab"/>
              <w:jc w:val="center"/>
              <w:rPr>
                <w:sz w:val="22"/>
                <w:szCs w:val="22"/>
              </w:rPr>
            </w:pPr>
            <w:r w:rsidRPr="00A5746B">
              <w:rPr>
                <w:sz w:val="22"/>
                <w:szCs w:val="22"/>
              </w:rPr>
              <w:t>7</w:t>
            </w:r>
          </w:p>
        </w:tc>
        <w:tc>
          <w:tcPr>
            <w:tcW w:w="2545" w:type="pct"/>
            <w:tcBorders>
              <w:top w:val="nil"/>
              <w:left w:val="nil"/>
              <w:bottom w:val="single" w:sz="4" w:space="0" w:color="auto"/>
              <w:right w:val="single" w:sz="4" w:space="0" w:color="auto"/>
            </w:tcBorders>
            <w:shd w:val="clear" w:color="000000" w:fill="FFFFFF"/>
            <w:vAlign w:val="center"/>
          </w:tcPr>
          <w:p w:rsidR="0002497E" w:rsidRPr="00A5746B" w:rsidRDefault="0002497E" w:rsidP="002956A6">
            <w:pPr>
              <w:jc w:val="center"/>
              <w:rPr>
                <w:sz w:val="22"/>
              </w:rPr>
            </w:pPr>
            <w:r w:rsidRPr="00A5746B">
              <w:rPr>
                <w:sz w:val="22"/>
              </w:rPr>
              <w:t>Котельная (д.Зюино, ул. Школьная, 77а)</w:t>
            </w:r>
          </w:p>
        </w:tc>
        <w:tc>
          <w:tcPr>
            <w:tcW w:w="919" w:type="pct"/>
            <w:tcBorders>
              <w:top w:val="nil"/>
              <w:left w:val="nil"/>
              <w:bottom w:val="single" w:sz="4" w:space="0" w:color="auto"/>
              <w:right w:val="single" w:sz="4" w:space="0" w:color="auto"/>
            </w:tcBorders>
            <w:shd w:val="clear" w:color="auto" w:fill="auto"/>
            <w:vAlign w:val="center"/>
          </w:tcPr>
          <w:p w:rsidR="0002497E" w:rsidRPr="00A5746B" w:rsidRDefault="0002497E" w:rsidP="002956A6">
            <w:pPr>
              <w:jc w:val="center"/>
              <w:rPr>
                <w:sz w:val="22"/>
                <w:szCs w:val="24"/>
              </w:rPr>
            </w:pPr>
            <w:r w:rsidRPr="00A5746B">
              <w:rPr>
                <w:sz w:val="22"/>
              </w:rPr>
              <w:t>газ</w:t>
            </w:r>
          </w:p>
        </w:tc>
        <w:tc>
          <w:tcPr>
            <w:tcW w:w="1223" w:type="pct"/>
            <w:tcBorders>
              <w:top w:val="nil"/>
              <w:left w:val="nil"/>
              <w:bottom w:val="single" w:sz="4" w:space="0" w:color="auto"/>
              <w:right w:val="single" w:sz="4" w:space="0" w:color="auto"/>
            </w:tcBorders>
            <w:shd w:val="clear" w:color="auto" w:fill="auto"/>
            <w:vAlign w:val="center"/>
          </w:tcPr>
          <w:p w:rsidR="0002497E" w:rsidRPr="00A5746B" w:rsidRDefault="0002497E" w:rsidP="002956A6">
            <w:pPr>
              <w:jc w:val="center"/>
              <w:rPr>
                <w:sz w:val="22"/>
              </w:rPr>
            </w:pPr>
            <w:r w:rsidRPr="00A5746B">
              <w:rPr>
                <w:sz w:val="22"/>
              </w:rPr>
              <w:t>-</w:t>
            </w:r>
          </w:p>
        </w:tc>
      </w:tr>
      <w:tr w:rsidR="0002497E" w:rsidRPr="00A5746B" w:rsidTr="002956A6">
        <w:trPr>
          <w:cantSplit/>
          <w:jc w:val="center"/>
        </w:trPr>
        <w:tc>
          <w:tcPr>
            <w:tcW w:w="313" w:type="pct"/>
            <w:tcBorders>
              <w:top w:val="nil"/>
              <w:left w:val="single" w:sz="4" w:space="0" w:color="auto"/>
              <w:bottom w:val="single" w:sz="4" w:space="0" w:color="auto"/>
              <w:right w:val="single" w:sz="4" w:space="0" w:color="auto"/>
            </w:tcBorders>
            <w:shd w:val="clear" w:color="auto" w:fill="auto"/>
            <w:vAlign w:val="center"/>
          </w:tcPr>
          <w:p w:rsidR="0002497E" w:rsidRPr="00A5746B" w:rsidRDefault="0002497E" w:rsidP="002956A6">
            <w:pPr>
              <w:pStyle w:val="ab"/>
              <w:jc w:val="center"/>
              <w:rPr>
                <w:sz w:val="22"/>
                <w:szCs w:val="22"/>
              </w:rPr>
            </w:pPr>
            <w:r w:rsidRPr="00A5746B">
              <w:rPr>
                <w:sz w:val="22"/>
                <w:szCs w:val="22"/>
              </w:rPr>
              <w:t>8</w:t>
            </w:r>
          </w:p>
        </w:tc>
        <w:tc>
          <w:tcPr>
            <w:tcW w:w="2545" w:type="pct"/>
            <w:tcBorders>
              <w:top w:val="nil"/>
              <w:left w:val="nil"/>
              <w:bottom w:val="single" w:sz="4" w:space="0" w:color="auto"/>
              <w:right w:val="single" w:sz="4" w:space="0" w:color="auto"/>
            </w:tcBorders>
            <w:shd w:val="clear" w:color="000000" w:fill="FFFFFF"/>
            <w:vAlign w:val="center"/>
          </w:tcPr>
          <w:p w:rsidR="0002497E" w:rsidRPr="00A5746B" w:rsidRDefault="0002497E" w:rsidP="002956A6">
            <w:pPr>
              <w:jc w:val="center"/>
              <w:rPr>
                <w:sz w:val="22"/>
              </w:rPr>
            </w:pPr>
            <w:r w:rsidRPr="00A5746B">
              <w:rPr>
                <w:sz w:val="22"/>
              </w:rPr>
              <w:t>Котельная (д.Бачумово, ул. Школьная, 17а)</w:t>
            </w:r>
          </w:p>
        </w:tc>
        <w:tc>
          <w:tcPr>
            <w:tcW w:w="919" w:type="pct"/>
            <w:tcBorders>
              <w:top w:val="nil"/>
              <w:left w:val="nil"/>
              <w:bottom w:val="single" w:sz="4" w:space="0" w:color="auto"/>
              <w:right w:val="single" w:sz="4" w:space="0" w:color="auto"/>
            </w:tcBorders>
            <w:shd w:val="clear" w:color="auto" w:fill="auto"/>
            <w:vAlign w:val="center"/>
          </w:tcPr>
          <w:p w:rsidR="0002497E" w:rsidRPr="00A5746B" w:rsidRDefault="0002497E" w:rsidP="002956A6">
            <w:pPr>
              <w:jc w:val="center"/>
              <w:rPr>
                <w:sz w:val="22"/>
                <w:szCs w:val="24"/>
              </w:rPr>
            </w:pPr>
            <w:r w:rsidRPr="00A5746B">
              <w:rPr>
                <w:sz w:val="22"/>
              </w:rPr>
              <w:t>газ</w:t>
            </w:r>
          </w:p>
        </w:tc>
        <w:tc>
          <w:tcPr>
            <w:tcW w:w="1223" w:type="pct"/>
            <w:tcBorders>
              <w:top w:val="nil"/>
              <w:left w:val="nil"/>
              <w:bottom w:val="single" w:sz="4" w:space="0" w:color="auto"/>
              <w:right w:val="single" w:sz="4" w:space="0" w:color="auto"/>
            </w:tcBorders>
            <w:shd w:val="clear" w:color="auto" w:fill="auto"/>
            <w:vAlign w:val="center"/>
          </w:tcPr>
          <w:p w:rsidR="0002497E" w:rsidRPr="00A5746B" w:rsidRDefault="0002497E" w:rsidP="002956A6">
            <w:pPr>
              <w:jc w:val="center"/>
              <w:rPr>
                <w:sz w:val="22"/>
              </w:rPr>
            </w:pPr>
            <w:r w:rsidRPr="00A5746B">
              <w:rPr>
                <w:sz w:val="22"/>
              </w:rPr>
              <w:t>-</w:t>
            </w:r>
          </w:p>
        </w:tc>
      </w:tr>
      <w:tr w:rsidR="0002497E" w:rsidRPr="00A5746B" w:rsidTr="002956A6">
        <w:trPr>
          <w:cantSplit/>
          <w:jc w:val="center"/>
        </w:trPr>
        <w:tc>
          <w:tcPr>
            <w:tcW w:w="313" w:type="pct"/>
            <w:tcBorders>
              <w:top w:val="nil"/>
              <w:left w:val="single" w:sz="4" w:space="0" w:color="auto"/>
              <w:bottom w:val="single" w:sz="4" w:space="0" w:color="auto"/>
              <w:right w:val="single" w:sz="4" w:space="0" w:color="auto"/>
            </w:tcBorders>
            <w:shd w:val="clear" w:color="auto" w:fill="auto"/>
            <w:vAlign w:val="center"/>
          </w:tcPr>
          <w:p w:rsidR="0002497E" w:rsidRPr="00A5746B" w:rsidRDefault="0002497E" w:rsidP="002956A6">
            <w:pPr>
              <w:pStyle w:val="ab"/>
              <w:jc w:val="center"/>
              <w:rPr>
                <w:sz w:val="22"/>
                <w:szCs w:val="22"/>
              </w:rPr>
            </w:pPr>
            <w:r w:rsidRPr="00A5746B">
              <w:rPr>
                <w:sz w:val="22"/>
                <w:szCs w:val="22"/>
              </w:rPr>
              <w:t>9</w:t>
            </w:r>
          </w:p>
        </w:tc>
        <w:tc>
          <w:tcPr>
            <w:tcW w:w="2545" w:type="pct"/>
            <w:tcBorders>
              <w:top w:val="nil"/>
              <w:left w:val="nil"/>
              <w:bottom w:val="single" w:sz="4" w:space="0" w:color="auto"/>
              <w:right w:val="single" w:sz="4" w:space="0" w:color="auto"/>
            </w:tcBorders>
            <w:shd w:val="clear" w:color="000000" w:fill="FFFFFF"/>
            <w:vAlign w:val="center"/>
          </w:tcPr>
          <w:p w:rsidR="0002497E" w:rsidRPr="00A5746B" w:rsidRDefault="0002497E" w:rsidP="002956A6">
            <w:pPr>
              <w:jc w:val="center"/>
              <w:rPr>
                <w:sz w:val="22"/>
              </w:rPr>
            </w:pPr>
            <w:r w:rsidRPr="00A5746B">
              <w:rPr>
                <w:sz w:val="22"/>
              </w:rPr>
              <w:t>Котельная (д. Ворца, ул. Чапаевская, 66)</w:t>
            </w:r>
          </w:p>
        </w:tc>
        <w:tc>
          <w:tcPr>
            <w:tcW w:w="919" w:type="pct"/>
            <w:tcBorders>
              <w:top w:val="nil"/>
              <w:left w:val="nil"/>
              <w:bottom w:val="single" w:sz="4" w:space="0" w:color="auto"/>
              <w:right w:val="single" w:sz="4" w:space="0" w:color="auto"/>
            </w:tcBorders>
            <w:shd w:val="clear" w:color="auto" w:fill="auto"/>
            <w:vAlign w:val="center"/>
          </w:tcPr>
          <w:p w:rsidR="0002497E" w:rsidRPr="00A5746B" w:rsidRDefault="0002497E" w:rsidP="002956A6">
            <w:pPr>
              <w:jc w:val="center"/>
              <w:rPr>
                <w:sz w:val="22"/>
                <w:szCs w:val="24"/>
              </w:rPr>
            </w:pPr>
            <w:r w:rsidRPr="00A5746B">
              <w:rPr>
                <w:sz w:val="22"/>
              </w:rPr>
              <w:t>газ</w:t>
            </w:r>
          </w:p>
        </w:tc>
        <w:tc>
          <w:tcPr>
            <w:tcW w:w="1223" w:type="pct"/>
            <w:tcBorders>
              <w:top w:val="nil"/>
              <w:left w:val="nil"/>
              <w:bottom w:val="single" w:sz="4" w:space="0" w:color="auto"/>
              <w:right w:val="single" w:sz="4" w:space="0" w:color="auto"/>
            </w:tcBorders>
            <w:shd w:val="clear" w:color="auto" w:fill="auto"/>
            <w:vAlign w:val="center"/>
          </w:tcPr>
          <w:p w:rsidR="0002497E" w:rsidRPr="00A5746B" w:rsidRDefault="0002497E" w:rsidP="002956A6">
            <w:pPr>
              <w:jc w:val="center"/>
              <w:rPr>
                <w:sz w:val="22"/>
              </w:rPr>
            </w:pPr>
            <w:r w:rsidRPr="00A5746B">
              <w:rPr>
                <w:sz w:val="22"/>
              </w:rPr>
              <w:t>-</w:t>
            </w:r>
          </w:p>
        </w:tc>
      </w:tr>
      <w:tr w:rsidR="0002497E" w:rsidRPr="00A5746B" w:rsidTr="002956A6">
        <w:trPr>
          <w:cantSplit/>
          <w:jc w:val="center"/>
        </w:trPr>
        <w:tc>
          <w:tcPr>
            <w:tcW w:w="313" w:type="pct"/>
            <w:tcBorders>
              <w:top w:val="nil"/>
              <w:left w:val="single" w:sz="4" w:space="0" w:color="auto"/>
              <w:bottom w:val="single" w:sz="4" w:space="0" w:color="auto"/>
              <w:right w:val="single" w:sz="4" w:space="0" w:color="auto"/>
            </w:tcBorders>
            <w:shd w:val="clear" w:color="auto" w:fill="auto"/>
            <w:vAlign w:val="center"/>
          </w:tcPr>
          <w:p w:rsidR="0002497E" w:rsidRPr="00A5746B" w:rsidRDefault="0002497E" w:rsidP="002956A6">
            <w:pPr>
              <w:pStyle w:val="ab"/>
              <w:jc w:val="center"/>
              <w:rPr>
                <w:sz w:val="22"/>
                <w:szCs w:val="22"/>
              </w:rPr>
            </w:pPr>
            <w:r w:rsidRPr="00A5746B">
              <w:rPr>
                <w:sz w:val="22"/>
                <w:szCs w:val="22"/>
              </w:rPr>
              <w:t>10</w:t>
            </w:r>
          </w:p>
        </w:tc>
        <w:tc>
          <w:tcPr>
            <w:tcW w:w="2545" w:type="pct"/>
            <w:tcBorders>
              <w:top w:val="nil"/>
              <w:left w:val="nil"/>
              <w:bottom w:val="single" w:sz="4" w:space="0" w:color="auto"/>
              <w:right w:val="single" w:sz="4" w:space="0" w:color="auto"/>
            </w:tcBorders>
            <w:shd w:val="clear" w:color="000000" w:fill="FFFFFF"/>
            <w:vAlign w:val="center"/>
          </w:tcPr>
          <w:p w:rsidR="0002497E" w:rsidRPr="00A5746B" w:rsidRDefault="0002497E" w:rsidP="002956A6">
            <w:pPr>
              <w:jc w:val="center"/>
              <w:rPr>
                <w:sz w:val="22"/>
              </w:rPr>
            </w:pPr>
            <w:r w:rsidRPr="00A5746B">
              <w:rPr>
                <w:sz w:val="22"/>
              </w:rPr>
              <w:t>Котельная (с.Укан, ул. Советская, 15б)</w:t>
            </w:r>
          </w:p>
        </w:tc>
        <w:tc>
          <w:tcPr>
            <w:tcW w:w="919" w:type="pct"/>
            <w:tcBorders>
              <w:top w:val="nil"/>
              <w:left w:val="nil"/>
              <w:bottom w:val="single" w:sz="4" w:space="0" w:color="auto"/>
              <w:right w:val="single" w:sz="4" w:space="0" w:color="auto"/>
            </w:tcBorders>
            <w:shd w:val="clear" w:color="auto" w:fill="auto"/>
            <w:vAlign w:val="center"/>
          </w:tcPr>
          <w:p w:rsidR="0002497E" w:rsidRPr="00A5746B" w:rsidRDefault="0002497E" w:rsidP="002956A6">
            <w:pPr>
              <w:jc w:val="center"/>
              <w:rPr>
                <w:sz w:val="22"/>
                <w:szCs w:val="24"/>
              </w:rPr>
            </w:pPr>
            <w:r w:rsidRPr="00A5746B">
              <w:rPr>
                <w:sz w:val="22"/>
              </w:rPr>
              <w:t>газ</w:t>
            </w:r>
          </w:p>
        </w:tc>
        <w:tc>
          <w:tcPr>
            <w:tcW w:w="1223" w:type="pct"/>
            <w:tcBorders>
              <w:top w:val="nil"/>
              <w:left w:val="nil"/>
              <w:bottom w:val="single" w:sz="4" w:space="0" w:color="auto"/>
              <w:right w:val="single" w:sz="4" w:space="0" w:color="auto"/>
            </w:tcBorders>
            <w:shd w:val="clear" w:color="auto" w:fill="auto"/>
            <w:vAlign w:val="center"/>
          </w:tcPr>
          <w:p w:rsidR="0002497E" w:rsidRPr="00A5746B" w:rsidRDefault="0002497E" w:rsidP="002956A6">
            <w:pPr>
              <w:jc w:val="center"/>
              <w:rPr>
                <w:sz w:val="22"/>
              </w:rPr>
            </w:pPr>
            <w:r w:rsidRPr="00A5746B">
              <w:rPr>
                <w:sz w:val="22"/>
              </w:rPr>
              <w:t>-</w:t>
            </w:r>
          </w:p>
        </w:tc>
      </w:tr>
      <w:tr w:rsidR="0002497E" w:rsidRPr="00A5746B" w:rsidTr="002956A6">
        <w:trPr>
          <w:cantSplit/>
          <w:jc w:val="center"/>
        </w:trPr>
        <w:tc>
          <w:tcPr>
            <w:tcW w:w="313" w:type="pct"/>
            <w:tcBorders>
              <w:top w:val="nil"/>
              <w:left w:val="single" w:sz="4" w:space="0" w:color="auto"/>
              <w:bottom w:val="single" w:sz="4" w:space="0" w:color="auto"/>
              <w:right w:val="single" w:sz="4" w:space="0" w:color="auto"/>
            </w:tcBorders>
            <w:shd w:val="clear" w:color="auto" w:fill="auto"/>
            <w:vAlign w:val="center"/>
          </w:tcPr>
          <w:p w:rsidR="0002497E" w:rsidRPr="00A5746B" w:rsidRDefault="0002497E" w:rsidP="002956A6">
            <w:pPr>
              <w:pStyle w:val="ab"/>
              <w:jc w:val="center"/>
              <w:rPr>
                <w:sz w:val="22"/>
                <w:szCs w:val="22"/>
              </w:rPr>
            </w:pPr>
            <w:r w:rsidRPr="00A5746B">
              <w:rPr>
                <w:sz w:val="22"/>
                <w:szCs w:val="22"/>
              </w:rPr>
              <w:t>11</w:t>
            </w:r>
          </w:p>
        </w:tc>
        <w:tc>
          <w:tcPr>
            <w:tcW w:w="2545" w:type="pct"/>
            <w:tcBorders>
              <w:top w:val="nil"/>
              <w:left w:val="nil"/>
              <w:bottom w:val="single" w:sz="4" w:space="0" w:color="auto"/>
              <w:right w:val="single" w:sz="4" w:space="0" w:color="auto"/>
            </w:tcBorders>
            <w:shd w:val="clear" w:color="000000" w:fill="FFFFFF"/>
            <w:vAlign w:val="center"/>
          </w:tcPr>
          <w:p w:rsidR="0002497E" w:rsidRPr="00A5746B" w:rsidRDefault="0002497E" w:rsidP="002956A6">
            <w:pPr>
              <w:jc w:val="center"/>
              <w:rPr>
                <w:sz w:val="22"/>
              </w:rPr>
            </w:pPr>
            <w:r w:rsidRPr="00A5746B">
              <w:rPr>
                <w:sz w:val="22"/>
              </w:rPr>
              <w:t>Котельная (п. Яр, ул. Ворошилова, 10ж)</w:t>
            </w:r>
          </w:p>
        </w:tc>
        <w:tc>
          <w:tcPr>
            <w:tcW w:w="919" w:type="pct"/>
            <w:tcBorders>
              <w:top w:val="nil"/>
              <w:left w:val="nil"/>
              <w:bottom w:val="single" w:sz="4" w:space="0" w:color="auto"/>
              <w:right w:val="single" w:sz="4" w:space="0" w:color="auto"/>
            </w:tcBorders>
            <w:shd w:val="clear" w:color="auto" w:fill="auto"/>
            <w:vAlign w:val="center"/>
          </w:tcPr>
          <w:p w:rsidR="0002497E" w:rsidRPr="00A5746B" w:rsidRDefault="0002497E" w:rsidP="002956A6">
            <w:pPr>
              <w:jc w:val="center"/>
              <w:rPr>
                <w:sz w:val="22"/>
                <w:szCs w:val="24"/>
              </w:rPr>
            </w:pPr>
            <w:r w:rsidRPr="00A5746B">
              <w:rPr>
                <w:sz w:val="22"/>
              </w:rPr>
              <w:t>газ</w:t>
            </w:r>
          </w:p>
        </w:tc>
        <w:tc>
          <w:tcPr>
            <w:tcW w:w="1223" w:type="pct"/>
            <w:tcBorders>
              <w:top w:val="nil"/>
              <w:left w:val="nil"/>
              <w:bottom w:val="single" w:sz="4" w:space="0" w:color="auto"/>
              <w:right w:val="single" w:sz="4" w:space="0" w:color="auto"/>
            </w:tcBorders>
            <w:shd w:val="clear" w:color="auto" w:fill="auto"/>
            <w:vAlign w:val="center"/>
          </w:tcPr>
          <w:p w:rsidR="0002497E" w:rsidRPr="00A5746B" w:rsidRDefault="0002497E" w:rsidP="002956A6">
            <w:pPr>
              <w:jc w:val="center"/>
              <w:rPr>
                <w:sz w:val="22"/>
              </w:rPr>
            </w:pPr>
            <w:r w:rsidRPr="00A5746B">
              <w:rPr>
                <w:sz w:val="22"/>
              </w:rPr>
              <w:t>-</w:t>
            </w:r>
          </w:p>
        </w:tc>
      </w:tr>
      <w:tr w:rsidR="0002497E" w:rsidRPr="00A5746B" w:rsidTr="002956A6">
        <w:trPr>
          <w:cantSplit/>
          <w:jc w:val="center"/>
        </w:trPr>
        <w:tc>
          <w:tcPr>
            <w:tcW w:w="313" w:type="pct"/>
            <w:tcBorders>
              <w:top w:val="nil"/>
              <w:left w:val="single" w:sz="4" w:space="0" w:color="auto"/>
              <w:bottom w:val="single" w:sz="4" w:space="0" w:color="auto"/>
              <w:right w:val="single" w:sz="4" w:space="0" w:color="auto"/>
            </w:tcBorders>
            <w:shd w:val="clear" w:color="auto" w:fill="auto"/>
            <w:vAlign w:val="center"/>
          </w:tcPr>
          <w:p w:rsidR="0002497E" w:rsidRPr="00A5746B" w:rsidRDefault="0002497E" w:rsidP="002956A6">
            <w:pPr>
              <w:pStyle w:val="ab"/>
              <w:jc w:val="center"/>
              <w:rPr>
                <w:sz w:val="22"/>
                <w:szCs w:val="22"/>
              </w:rPr>
            </w:pPr>
            <w:r w:rsidRPr="00A5746B">
              <w:rPr>
                <w:sz w:val="22"/>
                <w:szCs w:val="22"/>
              </w:rPr>
              <w:t>12</w:t>
            </w:r>
          </w:p>
        </w:tc>
        <w:tc>
          <w:tcPr>
            <w:tcW w:w="2545" w:type="pct"/>
            <w:tcBorders>
              <w:top w:val="nil"/>
              <w:left w:val="nil"/>
              <w:bottom w:val="single" w:sz="4" w:space="0" w:color="auto"/>
              <w:right w:val="single" w:sz="4" w:space="0" w:color="auto"/>
            </w:tcBorders>
            <w:shd w:val="clear" w:color="000000" w:fill="FFFFFF"/>
            <w:vAlign w:val="center"/>
          </w:tcPr>
          <w:p w:rsidR="0002497E" w:rsidRPr="00A5746B" w:rsidRDefault="0002497E" w:rsidP="002956A6">
            <w:pPr>
              <w:jc w:val="center"/>
              <w:rPr>
                <w:sz w:val="22"/>
              </w:rPr>
            </w:pPr>
            <w:r w:rsidRPr="00A5746B">
              <w:rPr>
                <w:sz w:val="22"/>
              </w:rPr>
              <w:t>Котельная (д.Бармашур, ул. Советская, 42а)</w:t>
            </w:r>
          </w:p>
        </w:tc>
        <w:tc>
          <w:tcPr>
            <w:tcW w:w="919" w:type="pct"/>
            <w:tcBorders>
              <w:top w:val="nil"/>
              <w:left w:val="nil"/>
              <w:bottom w:val="single" w:sz="4" w:space="0" w:color="auto"/>
              <w:right w:val="single" w:sz="4" w:space="0" w:color="auto"/>
            </w:tcBorders>
            <w:shd w:val="clear" w:color="auto" w:fill="auto"/>
            <w:vAlign w:val="center"/>
          </w:tcPr>
          <w:p w:rsidR="0002497E" w:rsidRPr="00A5746B" w:rsidRDefault="0002497E" w:rsidP="002956A6">
            <w:pPr>
              <w:jc w:val="center"/>
              <w:rPr>
                <w:sz w:val="22"/>
                <w:szCs w:val="24"/>
              </w:rPr>
            </w:pPr>
            <w:r w:rsidRPr="00A5746B">
              <w:rPr>
                <w:sz w:val="22"/>
              </w:rPr>
              <w:t>газ</w:t>
            </w:r>
          </w:p>
        </w:tc>
        <w:tc>
          <w:tcPr>
            <w:tcW w:w="1223" w:type="pct"/>
            <w:tcBorders>
              <w:top w:val="nil"/>
              <w:left w:val="nil"/>
              <w:bottom w:val="single" w:sz="4" w:space="0" w:color="auto"/>
              <w:right w:val="single" w:sz="4" w:space="0" w:color="auto"/>
            </w:tcBorders>
            <w:shd w:val="clear" w:color="auto" w:fill="auto"/>
            <w:vAlign w:val="center"/>
          </w:tcPr>
          <w:p w:rsidR="0002497E" w:rsidRPr="00A5746B" w:rsidRDefault="0002497E" w:rsidP="002956A6">
            <w:pPr>
              <w:jc w:val="center"/>
              <w:rPr>
                <w:sz w:val="22"/>
              </w:rPr>
            </w:pPr>
            <w:r w:rsidRPr="00A5746B">
              <w:rPr>
                <w:sz w:val="22"/>
              </w:rPr>
              <w:t>-</w:t>
            </w:r>
          </w:p>
        </w:tc>
      </w:tr>
      <w:tr w:rsidR="0002497E" w:rsidRPr="00A5746B" w:rsidTr="002956A6">
        <w:trPr>
          <w:cantSplit/>
          <w:jc w:val="center"/>
        </w:trPr>
        <w:tc>
          <w:tcPr>
            <w:tcW w:w="313" w:type="pct"/>
            <w:tcBorders>
              <w:top w:val="nil"/>
              <w:left w:val="single" w:sz="4" w:space="0" w:color="auto"/>
              <w:bottom w:val="single" w:sz="4" w:space="0" w:color="auto"/>
              <w:right w:val="single" w:sz="4" w:space="0" w:color="auto"/>
            </w:tcBorders>
            <w:shd w:val="clear" w:color="auto" w:fill="auto"/>
            <w:vAlign w:val="center"/>
          </w:tcPr>
          <w:p w:rsidR="0002497E" w:rsidRPr="00A5746B" w:rsidRDefault="0002497E" w:rsidP="002956A6">
            <w:pPr>
              <w:pStyle w:val="ab"/>
              <w:jc w:val="center"/>
              <w:rPr>
                <w:sz w:val="22"/>
                <w:szCs w:val="22"/>
              </w:rPr>
            </w:pPr>
            <w:r w:rsidRPr="00A5746B">
              <w:rPr>
                <w:sz w:val="22"/>
                <w:szCs w:val="22"/>
              </w:rPr>
              <w:t>13</w:t>
            </w:r>
          </w:p>
        </w:tc>
        <w:tc>
          <w:tcPr>
            <w:tcW w:w="2545" w:type="pct"/>
            <w:tcBorders>
              <w:top w:val="nil"/>
              <w:left w:val="nil"/>
              <w:bottom w:val="single" w:sz="4" w:space="0" w:color="auto"/>
              <w:right w:val="single" w:sz="4" w:space="0" w:color="auto"/>
            </w:tcBorders>
            <w:shd w:val="clear" w:color="000000" w:fill="FFFFFF"/>
            <w:vAlign w:val="center"/>
          </w:tcPr>
          <w:p w:rsidR="0002497E" w:rsidRPr="00A5746B" w:rsidRDefault="0002497E" w:rsidP="002956A6">
            <w:pPr>
              <w:jc w:val="center"/>
              <w:rPr>
                <w:sz w:val="22"/>
              </w:rPr>
            </w:pPr>
            <w:r w:rsidRPr="00A5746B">
              <w:rPr>
                <w:sz w:val="22"/>
              </w:rPr>
              <w:t>Котельная (п.Яр, ул. Вокзальная, 21Б)</w:t>
            </w:r>
          </w:p>
        </w:tc>
        <w:tc>
          <w:tcPr>
            <w:tcW w:w="919" w:type="pct"/>
            <w:tcBorders>
              <w:top w:val="nil"/>
              <w:left w:val="nil"/>
              <w:bottom w:val="single" w:sz="4" w:space="0" w:color="auto"/>
              <w:right w:val="single" w:sz="4" w:space="0" w:color="auto"/>
            </w:tcBorders>
            <w:shd w:val="clear" w:color="auto" w:fill="auto"/>
            <w:vAlign w:val="center"/>
          </w:tcPr>
          <w:p w:rsidR="0002497E" w:rsidRPr="00A5746B" w:rsidRDefault="0002497E" w:rsidP="002956A6">
            <w:pPr>
              <w:jc w:val="center"/>
              <w:rPr>
                <w:sz w:val="22"/>
                <w:szCs w:val="24"/>
              </w:rPr>
            </w:pPr>
            <w:r w:rsidRPr="00A5746B">
              <w:rPr>
                <w:sz w:val="22"/>
              </w:rPr>
              <w:t>газ</w:t>
            </w:r>
          </w:p>
        </w:tc>
        <w:tc>
          <w:tcPr>
            <w:tcW w:w="1223" w:type="pct"/>
            <w:tcBorders>
              <w:top w:val="nil"/>
              <w:left w:val="nil"/>
              <w:bottom w:val="single" w:sz="4" w:space="0" w:color="auto"/>
              <w:right w:val="single" w:sz="4" w:space="0" w:color="auto"/>
            </w:tcBorders>
            <w:shd w:val="clear" w:color="auto" w:fill="auto"/>
            <w:vAlign w:val="center"/>
          </w:tcPr>
          <w:p w:rsidR="0002497E" w:rsidRPr="00A5746B" w:rsidRDefault="0002497E" w:rsidP="002956A6">
            <w:pPr>
              <w:jc w:val="center"/>
              <w:rPr>
                <w:sz w:val="22"/>
              </w:rPr>
            </w:pPr>
            <w:r w:rsidRPr="00A5746B">
              <w:rPr>
                <w:sz w:val="22"/>
              </w:rPr>
              <w:t>-</w:t>
            </w:r>
          </w:p>
        </w:tc>
      </w:tr>
      <w:tr w:rsidR="0002497E" w:rsidRPr="00A5746B" w:rsidTr="002956A6">
        <w:trPr>
          <w:cantSplit/>
          <w:jc w:val="center"/>
        </w:trPr>
        <w:tc>
          <w:tcPr>
            <w:tcW w:w="313" w:type="pct"/>
            <w:tcBorders>
              <w:top w:val="nil"/>
              <w:left w:val="single" w:sz="4" w:space="0" w:color="auto"/>
              <w:bottom w:val="single" w:sz="4" w:space="0" w:color="auto"/>
              <w:right w:val="single" w:sz="4" w:space="0" w:color="auto"/>
            </w:tcBorders>
            <w:shd w:val="clear" w:color="auto" w:fill="auto"/>
            <w:vAlign w:val="center"/>
          </w:tcPr>
          <w:p w:rsidR="0002497E" w:rsidRPr="00A5746B" w:rsidRDefault="0002497E" w:rsidP="002956A6">
            <w:pPr>
              <w:pStyle w:val="ab"/>
              <w:jc w:val="center"/>
              <w:rPr>
                <w:sz w:val="22"/>
                <w:szCs w:val="22"/>
              </w:rPr>
            </w:pPr>
            <w:r w:rsidRPr="00A5746B">
              <w:rPr>
                <w:sz w:val="22"/>
                <w:szCs w:val="22"/>
              </w:rPr>
              <w:t>14</w:t>
            </w:r>
          </w:p>
        </w:tc>
        <w:tc>
          <w:tcPr>
            <w:tcW w:w="2545" w:type="pct"/>
            <w:tcBorders>
              <w:top w:val="nil"/>
              <w:left w:val="nil"/>
              <w:bottom w:val="single" w:sz="4" w:space="0" w:color="auto"/>
              <w:right w:val="single" w:sz="4" w:space="0" w:color="auto"/>
            </w:tcBorders>
            <w:shd w:val="clear" w:color="000000" w:fill="FFFFFF"/>
            <w:vAlign w:val="center"/>
          </w:tcPr>
          <w:p w:rsidR="0002497E" w:rsidRPr="00A5746B" w:rsidRDefault="0002497E" w:rsidP="002956A6">
            <w:pPr>
              <w:jc w:val="center"/>
              <w:rPr>
                <w:sz w:val="22"/>
              </w:rPr>
            </w:pPr>
            <w:r w:rsidRPr="00A5746B">
              <w:rPr>
                <w:sz w:val="22"/>
              </w:rPr>
              <w:t>Котельная (п.Яр, ул. Горького, 23)</w:t>
            </w:r>
          </w:p>
        </w:tc>
        <w:tc>
          <w:tcPr>
            <w:tcW w:w="919" w:type="pct"/>
            <w:tcBorders>
              <w:top w:val="nil"/>
              <w:left w:val="nil"/>
              <w:bottom w:val="single" w:sz="4" w:space="0" w:color="auto"/>
              <w:right w:val="single" w:sz="4" w:space="0" w:color="auto"/>
            </w:tcBorders>
            <w:shd w:val="clear" w:color="auto" w:fill="auto"/>
            <w:vAlign w:val="center"/>
          </w:tcPr>
          <w:p w:rsidR="0002497E" w:rsidRPr="00A5746B" w:rsidRDefault="0002497E" w:rsidP="002956A6">
            <w:pPr>
              <w:jc w:val="center"/>
              <w:rPr>
                <w:sz w:val="22"/>
                <w:szCs w:val="24"/>
              </w:rPr>
            </w:pPr>
            <w:r w:rsidRPr="00A5746B">
              <w:rPr>
                <w:sz w:val="22"/>
              </w:rPr>
              <w:t>пеллеты</w:t>
            </w:r>
          </w:p>
        </w:tc>
        <w:tc>
          <w:tcPr>
            <w:tcW w:w="1223" w:type="pct"/>
            <w:tcBorders>
              <w:top w:val="nil"/>
              <w:left w:val="nil"/>
              <w:bottom w:val="single" w:sz="4" w:space="0" w:color="auto"/>
              <w:right w:val="single" w:sz="4" w:space="0" w:color="auto"/>
            </w:tcBorders>
            <w:shd w:val="clear" w:color="auto" w:fill="auto"/>
          </w:tcPr>
          <w:p w:rsidR="0002497E" w:rsidRPr="00A5746B" w:rsidRDefault="0002497E" w:rsidP="002956A6">
            <w:pPr>
              <w:jc w:val="center"/>
            </w:pPr>
            <w:r w:rsidRPr="00A5746B">
              <w:rPr>
                <w:sz w:val="22"/>
              </w:rPr>
              <w:t>-</w:t>
            </w:r>
          </w:p>
        </w:tc>
      </w:tr>
      <w:tr w:rsidR="0002497E" w:rsidRPr="00A5746B" w:rsidTr="002956A6">
        <w:trPr>
          <w:cantSplit/>
          <w:jc w:val="center"/>
        </w:trPr>
        <w:tc>
          <w:tcPr>
            <w:tcW w:w="313" w:type="pct"/>
            <w:tcBorders>
              <w:top w:val="nil"/>
              <w:left w:val="single" w:sz="4" w:space="0" w:color="auto"/>
              <w:bottom w:val="single" w:sz="4" w:space="0" w:color="auto"/>
              <w:right w:val="single" w:sz="4" w:space="0" w:color="auto"/>
            </w:tcBorders>
            <w:shd w:val="clear" w:color="auto" w:fill="auto"/>
            <w:vAlign w:val="center"/>
          </w:tcPr>
          <w:p w:rsidR="0002497E" w:rsidRPr="00A5746B" w:rsidRDefault="0002497E" w:rsidP="002956A6">
            <w:pPr>
              <w:pStyle w:val="ab"/>
              <w:jc w:val="center"/>
              <w:rPr>
                <w:sz w:val="22"/>
                <w:szCs w:val="22"/>
              </w:rPr>
            </w:pPr>
            <w:r w:rsidRPr="00A5746B">
              <w:rPr>
                <w:sz w:val="22"/>
                <w:szCs w:val="22"/>
              </w:rPr>
              <w:t>15</w:t>
            </w:r>
          </w:p>
        </w:tc>
        <w:tc>
          <w:tcPr>
            <w:tcW w:w="2545" w:type="pct"/>
            <w:tcBorders>
              <w:top w:val="nil"/>
              <w:left w:val="nil"/>
              <w:bottom w:val="single" w:sz="4" w:space="0" w:color="auto"/>
              <w:right w:val="single" w:sz="4" w:space="0" w:color="auto"/>
            </w:tcBorders>
            <w:shd w:val="clear" w:color="000000" w:fill="FFFFFF"/>
            <w:vAlign w:val="center"/>
          </w:tcPr>
          <w:p w:rsidR="0002497E" w:rsidRPr="00A5746B" w:rsidRDefault="00504481" w:rsidP="002956A6">
            <w:pPr>
              <w:jc w:val="center"/>
              <w:rPr>
                <w:sz w:val="22"/>
              </w:rPr>
            </w:pPr>
            <w:r>
              <w:rPr>
                <w:sz w:val="22"/>
              </w:rPr>
              <w:t>Котельная</w:t>
            </w:r>
            <w:r w:rsidR="0002497E" w:rsidRPr="00A5746B">
              <w:rPr>
                <w:sz w:val="22"/>
              </w:rPr>
              <w:t xml:space="preserve"> (с.Пудем, ул. Горького, 49а, А)</w:t>
            </w:r>
          </w:p>
        </w:tc>
        <w:tc>
          <w:tcPr>
            <w:tcW w:w="919" w:type="pct"/>
            <w:tcBorders>
              <w:top w:val="nil"/>
              <w:left w:val="nil"/>
              <w:bottom w:val="single" w:sz="4" w:space="0" w:color="auto"/>
              <w:right w:val="single" w:sz="4" w:space="0" w:color="auto"/>
            </w:tcBorders>
            <w:shd w:val="clear" w:color="auto" w:fill="auto"/>
            <w:vAlign w:val="center"/>
          </w:tcPr>
          <w:p w:rsidR="0002497E" w:rsidRPr="00A5746B" w:rsidRDefault="0002497E" w:rsidP="002956A6">
            <w:pPr>
              <w:jc w:val="center"/>
              <w:rPr>
                <w:sz w:val="22"/>
                <w:szCs w:val="24"/>
              </w:rPr>
            </w:pPr>
            <w:r w:rsidRPr="00A5746B">
              <w:rPr>
                <w:sz w:val="22"/>
              </w:rPr>
              <w:t>уголь</w:t>
            </w:r>
          </w:p>
        </w:tc>
        <w:tc>
          <w:tcPr>
            <w:tcW w:w="1223" w:type="pct"/>
            <w:tcBorders>
              <w:top w:val="nil"/>
              <w:left w:val="nil"/>
              <w:bottom w:val="single" w:sz="4" w:space="0" w:color="auto"/>
              <w:right w:val="single" w:sz="4" w:space="0" w:color="auto"/>
            </w:tcBorders>
            <w:shd w:val="clear" w:color="auto" w:fill="auto"/>
          </w:tcPr>
          <w:p w:rsidR="0002497E" w:rsidRPr="00A5746B" w:rsidRDefault="0002497E" w:rsidP="002956A6">
            <w:pPr>
              <w:jc w:val="center"/>
            </w:pPr>
            <w:r w:rsidRPr="00A5746B">
              <w:rPr>
                <w:sz w:val="22"/>
              </w:rPr>
              <w:t>-</w:t>
            </w:r>
          </w:p>
        </w:tc>
      </w:tr>
      <w:tr w:rsidR="0002497E" w:rsidRPr="00A5746B" w:rsidTr="002956A6">
        <w:trPr>
          <w:cantSplit/>
          <w:jc w:val="center"/>
        </w:trPr>
        <w:tc>
          <w:tcPr>
            <w:tcW w:w="313" w:type="pct"/>
            <w:tcBorders>
              <w:top w:val="nil"/>
              <w:left w:val="single" w:sz="4" w:space="0" w:color="auto"/>
              <w:bottom w:val="single" w:sz="4" w:space="0" w:color="auto"/>
              <w:right w:val="single" w:sz="4" w:space="0" w:color="auto"/>
            </w:tcBorders>
            <w:shd w:val="clear" w:color="auto" w:fill="auto"/>
            <w:vAlign w:val="center"/>
          </w:tcPr>
          <w:p w:rsidR="0002497E" w:rsidRPr="00A5746B" w:rsidRDefault="0002497E" w:rsidP="002956A6">
            <w:pPr>
              <w:pStyle w:val="ab"/>
              <w:jc w:val="center"/>
              <w:rPr>
                <w:sz w:val="22"/>
                <w:szCs w:val="22"/>
              </w:rPr>
            </w:pPr>
            <w:r w:rsidRPr="00A5746B">
              <w:rPr>
                <w:sz w:val="22"/>
                <w:szCs w:val="22"/>
              </w:rPr>
              <w:t>16</w:t>
            </w:r>
          </w:p>
        </w:tc>
        <w:tc>
          <w:tcPr>
            <w:tcW w:w="2545" w:type="pct"/>
            <w:tcBorders>
              <w:top w:val="nil"/>
              <w:left w:val="nil"/>
              <w:bottom w:val="single" w:sz="4" w:space="0" w:color="auto"/>
              <w:right w:val="single" w:sz="4" w:space="0" w:color="auto"/>
            </w:tcBorders>
            <w:shd w:val="clear" w:color="000000" w:fill="FFFFFF"/>
            <w:vAlign w:val="center"/>
          </w:tcPr>
          <w:p w:rsidR="0002497E" w:rsidRPr="00A5746B" w:rsidRDefault="0002497E" w:rsidP="002956A6">
            <w:pPr>
              <w:jc w:val="center"/>
              <w:rPr>
                <w:sz w:val="22"/>
              </w:rPr>
            </w:pPr>
            <w:r w:rsidRPr="00A5746B">
              <w:rPr>
                <w:sz w:val="22"/>
              </w:rPr>
              <w:t>Котельная (с.Никольское, ул. Центральная, 4)</w:t>
            </w:r>
          </w:p>
        </w:tc>
        <w:tc>
          <w:tcPr>
            <w:tcW w:w="919" w:type="pct"/>
            <w:tcBorders>
              <w:top w:val="nil"/>
              <w:left w:val="nil"/>
              <w:bottom w:val="single" w:sz="4" w:space="0" w:color="auto"/>
              <w:right w:val="single" w:sz="4" w:space="0" w:color="auto"/>
            </w:tcBorders>
            <w:shd w:val="clear" w:color="auto" w:fill="auto"/>
            <w:vAlign w:val="center"/>
          </w:tcPr>
          <w:p w:rsidR="0002497E" w:rsidRPr="00A5746B" w:rsidRDefault="0002497E" w:rsidP="002956A6">
            <w:pPr>
              <w:jc w:val="center"/>
              <w:rPr>
                <w:sz w:val="22"/>
                <w:szCs w:val="24"/>
              </w:rPr>
            </w:pPr>
            <w:r w:rsidRPr="00A5746B">
              <w:rPr>
                <w:sz w:val="22"/>
              </w:rPr>
              <w:t>уголь</w:t>
            </w:r>
          </w:p>
        </w:tc>
        <w:tc>
          <w:tcPr>
            <w:tcW w:w="1223" w:type="pct"/>
            <w:tcBorders>
              <w:top w:val="nil"/>
              <w:left w:val="nil"/>
              <w:bottom w:val="single" w:sz="4" w:space="0" w:color="auto"/>
              <w:right w:val="single" w:sz="4" w:space="0" w:color="auto"/>
            </w:tcBorders>
            <w:shd w:val="clear" w:color="auto" w:fill="auto"/>
          </w:tcPr>
          <w:p w:rsidR="0002497E" w:rsidRPr="00A5746B" w:rsidRDefault="0002497E" w:rsidP="002956A6">
            <w:pPr>
              <w:jc w:val="center"/>
            </w:pPr>
            <w:r w:rsidRPr="00A5746B">
              <w:rPr>
                <w:sz w:val="22"/>
              </w:rPr>
              <w:t>-</w:t>
            </w:r>
          </w:p>
        </w:tc>
      </w:tr>
      <w:tr w:rsidR="0002497E" w:rsidRPr="00A5746B" w:rsidTr="002956A6">
        <w:trPr>
          <w:cantSplit/>
          <w:jc w:val="center"/>
        </w:trPr>
        <w:tc>
          <w:tcPr>
            <w:tcW w:w="313" w:type="pct"/>
            <w:tcBorders>
              <w:top w:val="nil"/>
              <w:left w:val="single" w:sz="4" w:space="0" w:color="auto"/>
              <w:bottom w:val="single" w:sz="4" w:space="0" w:color="auto"/>
              <w:right w:val="single" w:sz="4" w:space="0" w:color="auto"/>
            </w:tcBorders>
            <w:shd w:val="clear" w:color="auto" w:fill="auto"/>
            <w:vAlign w:val="center"/>
          </w:tcPr>
          <w:p w:rsidR="0002497E" w:rsidRPr="00A5746B" w:rsidRDefault="0002497E" w:rsidP="002956A6">
            <w:pPr>
              <w:pStyle w:val="ab"/>
              <w:jc w:val="center"/>
              <w:rPr>
                <w:sz w:val="22"/>
                <w:szCs w:val="22"/>
              </w:rPr>
            </w:pPr>
            <w:r w:rsidRPr="00A5746B">
              <w:rPr>
                <w:sz w:val="22"/>
                <w:szCs w:val="22"/>
              </w:rPr>
              <w:lastRenderedPageBreak/>
              <w:t>17</w:t>
            </w:r>
          </w:p>
        </w:tc>
        <w:tc>
          <w:tcPr>
            <w:tcW w:w="2545" w:type="pct"/>
            <w:tcBorders>
              <w:top w:val="nil"/>
              <w:left w:val="nil"/>
              <w:bottom w:val="single" w:sz="4" w:space="0" w:color="auto"/>
              <w:right w:val="single" w:sz="4" w:space="0" w:color="auto"/>
            </w:tcBorders>
            <w:shd w:val="clear" w:color="000000" w:fill="FFFFFF"/>
            <w:vAlign w:val="center"/>
          </w:tcPr>
          <w:p w:rsidR="0002497E" w:rsidRPr="00A5746B" w:rsidRDefault="0002497E" w:rsidP="002956A6">
            <w:pPr>
              <w:jc w:val="center"/>
              <w:rPr>
                <w:sz w:val="22"/>
              </w:rPr>
            </w:pPr>
            <w:r w:rsidRPr="00A5746B">
              <w:rPr>
                <w:sz w:val="22"/>
              </w:rPr>
              <w:t>Котельная (с.Елово, ул. Школьная, 11а)</w:t>
            </w:r>
          </w:p>
        </w:tc>
        <w:tc>
          <w:tcPr>
            <w:tcW w:w="919" w:type="pct"/>
            <w:tcBorders>
              <w:top w:val="nil"/>
              <w:left w:val="nil"/>
              <w:bottom w:val="single" w:sz="4" w:space="0" w:color="auto"/>
              <w:right w:val="single" w:sz="4" w:space="0" w:color="auto"/>
            </w:tcBorders>
            <w:shd w:val="clear" w:color="auto" w:fill="auto"/>
            <w:vAlign w:val="center"/>
          </w:tcPr>
          <w:p w:rsidR="0002497E" w:rsidRPr="00A5746B" w:rsidRDefault="0002497E" w:rsidP="002956A6">
            <w:pPr>
              <w:jc w:val="center"/>
              <w:rPr>
                <w:sz w:val="22"/>
                <w:szCs w:val="24"/>
              </w:rPr>
            </w:pPr>
            <w:r w:rsidRPr="00A5746B">
              <w:rPr>
                <w:sz w:val="22"/>
              </w:rPr>
              <w:t>уголь</w:t>
            </w:r>
          </w:p>
        </w:tc>
        <w:tc>
          <w:tcPr>
            <w:tcW w:w="1223" w:type="pct"/>
            <w:tcBorders>
              <w:top w:val="nil"/>
              <w:left w:val="nil"/>
              <w:bottom w:val="single" w:sz="4" w:space="0" w:color="auto"/>
              <w:right w:val="single" w:sz="4" w:space="0" w:color="auto"/>
            </w:tcBorders>
            <w:shd w:val="clear" w:color="auto" w:fill="auto"/>
          </w:tcPr>
          <w:p w:rsidR="0002497E" w:rsidRPr="00A5746B" w:rsidRDefault="0002497E" w:rsidP="002956A6">
            <w:pPr>
              <w:jc w:val="center"/>
            </w:pPr>
            <w:r w:rsidRPr="00A5746B">
              <w:rPr>
                <w:sz w:val="22"/>
              </w:rPr>
              <w:t>-</w:t>
            </w:r>
          </w:p>
        </w:tc>
      </w:tr>
      <w:tr w:rsidR="0002497E" w:rsidRPr="00A5746B" w:rsidTr="002956A6">
        <w:trPr>
          <w:cantSplit/>
          <w:jc w:val="center"/>
        </w:trPr>
        <w:tc>
          <w:tcPr>
            <w:tcW w:w="313" w:type="pct"/>
            <w:tcBorders>
              <w:top w:val="nil"/>
              <w:left w:val="single" w:sz="4" w:space="0" w:color="auto"/>
              <w:bottom w:val="single" w:sz="4" w:space="0" w:color="auto"/>
              <w:right w:val="single" w:sz="4" w:space="0" w:color="auto"/>
            </w:tcBorders>
            <w:shd w:val="clear" w:color="auto" w:fill="auto"/>
            <w:vAlign w:val="center"/>
          </w:tcPr>
          <w:p w:rsidR="0002497E" w:rsidRPr="00A5746B" w:rsidRDefault="0002497E" w:rsidP="002956A6">
            <w:pPr>
              <w:pStyle w:val="ab"/>
              <w:jc w:val="center"/>
              <w:rPr>
                <w:sz w:val="22"/>
                <w:szCs w:val="22"/>
              </w:rPr>
            </w:pPr>
            <w:r w:rsidRPr="00A5746B">
              <w:rPr>
                <w:sz w:val="22"/>
                <w:szCs w:val="22"/>
              </w:rPr>
              <w:t>18</w:t>
            </w:r>
          </w:p>
        </w:tc>
        <w:tc>
          <w:tcPr>
            <w:tcW w:w="2545" w:type="pct"/>
            <w:tcBorders>
              <w:top w:val="nil"/>
              <w:left w:val="nil"/>
              <w:bottom w:val="single" w:sz="4" w:space="0" w:color="auto"/>
              <w:right w:val="single" w:sz="4" w:space="0" w:color="auto"/>
            </w:tcBorders>
            <w:shd w:val="clear" w:color="000000" w:fill="FFFFFF"/>
            <w:vAlign w:val="center"/>
          </w:tcPr>
          <w:p w:rsidR="0002497E" w:rsidRPr="00A5746B" w:rsidRDefault="0002497E" w:rsidP="002956A6">
            <w:pPr>
              <w:jc w:val="center"/>
              <w:rPr>
                <w:sz w:val="22"/>
              </w:rPr>
            </w:pPr>
            <w:r w:rsidRPr="00A5746B">
              <w:rPr>
                <w:sz w:val="22"/>
              </w:rPr>
              <w:t>Котельная (п.Яр, ул. Пролетарская, 14)</w:t>
            </w:r>
          </w:p>
        </w:tc>
        <w:tc>
          <w:tcPr>
            <w:tcW w:w="919" w:type="pct"/>
            <w:tcBorders>
              <w:top w:val="nil"/>
              <w:left w:val="nil"/>
              <w:bottom w:val="single" w:sz="4" w:space="0" w:color="auto"/>
              <w:right w:val="single" w:sz="4" w:space="0" w:color="auto"/>
            </w:tcBorders>
            <w:shd w:val="clear" w:color="auto" w:fill="auto"/>
            <w:vAlign w:val="center"/>
          </w:tcPr>
          <w:p w:rsidR="0002497E" w:rsidRPr="00A5746B" w:rsidRDefault="0002497E" w:rsidP="002956A6">
            <w:pPr>
              <w:jc w:val="center"/>
              <w:rPr>
                <w:sz w:val="22"/>
                <w:szCs w:val="24"/>
              </w:rPr>
            </w:pPr>
            <w:r w:rsidRPr="00A5746B">
              <w:rPr>
                <w:sz w:val="22"/>
              </w:rPr>
              <w:t>пеллеты</w:t>
            </w:r>
          </w:p>
        </w:tc>
        <w:tc>
          <w:tcPr>
            <w:tcW w:w="1223" w:type="pct"/>
            <w:tcBorders>
              <w:top w:val="nil"/>
              <w:left w:val="nil"/>
              <w:bottom w:val="single" w:sz="4" w:space="0" w:color="auto"/>
              <w:right w:val="single" w:sz="4" w:space="0" w:color="auto"/>
            </w:tcBorders>
            <w:shd w:val="clear" w:color="auto" w:fill="auto"/>
          </w:tcPr>
          <w:p w:rsidR="0002497E" w:rsidRPr="00A5746B" w:rsidRDefault="0002497E" w:rsidP="002956A6">
            <w:pPr>
              <w:jc w:val="center"/>
            </w:pPr>
            <w:r w:rsidRPr="00A5746B">
              <w:rPr>
                <w:sz w:val="22"/>
              </w:rPr>
              <w:t>-</w:t>
            </w:r>
          </w:p>
        </w:tc>
      </w:tr>
      <w:tr w:rsidR="0002497E" w:rsidRPr="00A5746B" w:rsidTr="002956A6">
        <w:trPr>
          <w:cantSplit/>
          <w:jc w:val="center"/>
        </w:trPr>
        <w:tc>
          <w:tcPr>
            <w:tcW w:w="313" w:type="pct"/>
            <w:tcBorders>
              <w:top w:val="nil"/>
              <w:left w:val="single" w:sz="4" w:space="0" w:color="auto"/>
              <w:bottom w:val="single" w:sz="4" w:space="0" w:color="auto"/>
              <w:right w:val="single" w:sz="4" w:space="0" w:color="auto"/>
            </w:tcBorders>
            <w:shd w:val="clear" w:color="auto" w:fill="auto"/>
            <w:vAlign w:val="center"/>
          </w:tcPr>
          <w:p w:rsidR="0002497E" w:rsidRPr="00A5746B" w:rsidRDefault="0002497E" w:rsidP="002956A6">
            <w:pPr>
              <w:pStyle w:val="ab"/>
              <w:jc w:val="center"/>
              <w:rPr>
                <w:sz w:val="22"/>
                <w:szCs w:val="22"/>
              </w:rPr>
            </w:pPr>
            <w:r w:rsidRPr="00A5746B">
              <w:rPr>
                <w:sz w:val="22"/>
                <w:szCs w:val="22"/>
              </w:rPr>
              <w:t>19</w:t>
            </w:r>
          </w:p>
        </w:tc>
        <w:tc>
          <w:tcPr>
            <w:tcW w:w="2545" w:type="pct"/>
            <w:tcBorders>
              <w:top w:val="nil"/>
              <w:left w:val="nil"/>
              <w:bottom w:val="single" w:sz="4" w:space="0" w:color="auto"/>
              <w:right w:val="single" w:sz="4" w:space="0" w:color="auto"/>
            </w:tcBorders>
            <w:shd w:val="clear" w:color="000000" w:fill="FFFFFF"/>
            <w:vAlign w:val="center"/>
          </w:tcPr>
          <w:p w:rsidR="0002497E" w:rsidRPr="00A5746B" w:rsidRDefault="0002497E" w:rsidP="002956A6">
            <w:pPr>
              <w:jc w:val="center"/>
              <w:rPr>
                <w:sz w:val="22"/>
              </w:rPr>
            </w:pPr>
            <w:r w:rsidRPr="00A5746B">
              <w:rPr>
                <w:sz w:val="22"/>
              </w:rPr>
              <w:t>Котельная (п. Яр, пер. Яр-пост, 1-1а)</w:t>
            </w:r>
          </w:p>
        </w:tc>
        <w:tc>
          <w:tcPr>
            <w:tcW w:w="919" w:type="pct"/>
            <w:tcBorders>
              <w:top w:val="nil"/>
              <w:left w:val="nil"/>
              <w:bottom w:val="single" w:sz="4" w:space="0" w:color="auto"/>
              <w:right w:val="single" w:sz="4" w:space="0" w:color="auto"/>
            </w:tcBorders>
            <w:shd w:val="clear" w:color="auto" w:fill="auto"/>
            <w:vAlign w:val="center"/>
          </w:tcPr>
          <w:p w:rsidR="0002497E" w:rsidRPr="00A5746B" w:rsidRDefault="0002497E" w:rsidP="002956A6">
            <w:pPr>
              <w:jc w:val="center"/>
              <w:rPr>
                <w:sz w:val="22"/>
                <w:szCs w:val="20"/>
              </w:rPr>
            </w:pPr>
            <w:r w:rsidRPr="00A5746B">
              <w:rPr>
                <w:sz w:val="22"/>
                <w:szCs w:val="20"/>
              </w:rPr>
              <w:t>уголь</w:t>
            </w:r>
          </w:p>
        </w:tc>
        <w:tc>
          <w:tcPr>
            <w:tcW w:w="1223" w:type="pct"/>
            <w:tcBorders>
              <w:top w:val="nil"/>
              <w:left w:val="nil"/>
              <w:bottom w:val="single" w:sz="4" w:space="0" w:color="auto"/>
              <w:right w:val="single" w:sz="4" w:space="0" w:color="auto"/>
            </w:tcBorders>
            <w:shd w:val="clear" w:color="auto" w:fill="auto"/>
          </w:tcPr>
          <w:p w:rsidR="0002497E" w:rsidRPr="00A5746B" w:rsidRDefault="0002497E" w:rsidP="002956A6">
            <w:pPr>
              <w:jc w:val="center"/>
            </w:pPr>
            <w:r w:rsidRPr="00A5746B">
              <w:rPr>
                <w:sz w:val="22"/>
              </w:rPr>
              <w:t>-</w:t>
            </w:r>
          </w:p>
        </w:tc>
      </w:tr>
    </w:tbl>
    <w:p w:rsidR="00810735" w:rsidRPr="00A5746B" w:rsidRDefault="00810735"/>
    <w:p w:rsidR="004D4D73" w:rsidRPr="00A5746B" w:rsidRDefault="004D4D73" w:rsidP="004D4D73">
      <w:pPr>
        <w:ind w:firstLine="540"/>
      </w:pPr>
      <w:r w:rsidRPr="00A5746B">
        <w:t xml:space="preserve">Результаты ориентировочного расчета нормативных запасов топлив приведены в таблице </w:t>
      </w:r>
      <w:r w:rsidR="00A5746B">
        <w:t>60</w:t>
      </w:r>
      <w:r w:rsidRPr="00A5746B">
        <w:t xml:space="preserve">. </w:t>
      </w:r>
    </w:p>
    <w:p w:rsidR="004D4D73" w:rsidRPr="00A5746B" w:rsidRDefault="004D4D73" w:rsidP="004D4D73">
      <w:pPr>
        <w:ind w:firstLine="540"/>
      </w:pPr>
    </w:p>
    <w:p w:rsidR="004D4D73" w:rsidRPr="00A5746B" w:rsidRDefault="004D4D73" w:rsidP="004D4D73">
      <w:pPr>
        <w:rPr>
          <w:rFonts w:eastAsia="Times New Roman"/>
          <w:szCs w:val="24"/>
          <w:shd w:val="clear" w:color="auto" w:fill="FFFFFF"/>
          <w:lang w:eastAsia="ru-RU"/>
        </w:rPr>
      </w:pPr>
      <w:r w:rsidRPr="00A5746B">
        <w:rPr>
          <w:szCs w:val="24"/>
        </w:rPr>
        <w:t xml:space="preserve">Таблица </w:t>
      </w:r>
      <w:r w:rsidRPr="00A5746B">
        <w:rPr>
          <w:szCs w:val="24"/>
        </w:rPr>
        <w:fldChar w:fldCharType="begin"/>
      </w:r>
      <w:r w:rsidRPr="00A5746B">
        <w:rPr>
          <w:szCs w:val="24"/>
        </w:rPr>
        <w:instrText xml:space="preserve"> SEQ Таблица \* ARABIC </w:instrText>
      </w:r>
      <w:r w:rsidRPr="00A5746B">
        <w:rPr>
          <w:szCs w:val="24"/>
        </w:rPr>
        <w:fldChar w:fldCharType="separate"/>
      </w:r>
      <w:r w:rsidR="00A5746B" w:rsidRPr="00A5746B">
        <w:rPr>
          <w:noProof/>
          <w:szCs w:val="24"/>
        </w:rPr>
        <w:t>60</w:t>
      </w:r>
      <w:r w:rsidRPr="00A5746B">
        <w:rPr>
          <w:szCs w:val="24"/>
        </w:rPr>
        <w:fldChar w:fldCharType="end"/>
      </w:r>
      <w:r w:rsidRPr="00A5746B">
        <w:rPr>
          <w:szCs w:val="24"/>
        </w:rPr>
        <w:t xml:space="preserve"> - </w:t>
      </w:r>
      <w:r w:rsidRPr="00A5746B">
        <w:rPr>
          <w:rFonts w:eastAsia="Times New Roman"/>
          <w:szCs w:val="24"/>
          <w:shd w:val="clear" w:color="auto" w:fill="FFFFFF"/>
          <w:lang w:eastAsia="ru-RU"/>
        </w:rPr>
        <w:t>Нормативные запасы аварийных видов топлив</w:t>
      </w:r>
    </w:p>
    <w:tbl>
      <w:tblPr>
        <w:tblW w:w="52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07"/>
        <w:gridCol w:w="2275"/>
        <w:gridCol w:w="1725"/>
        <w:gridCol w:w="1130"/>
        <w:gridCol w:w="989"/>
        <w:gridCol w:w="991"/>
        <w:gridCol w:w="949"/>
        <w:gridCol w:w="993"/>
        <w:gridCol w:w="983"/>
      </w:tblGrid>
      <w:tr w:rsidR="00873E8F" w:rsidRPr="00A5746B" w:rsidTr="00DC1E63">
        <w:trPr>
          <w:cantSplit/>
          <w:trHeight w:val="290"/>
          <w:tblHeader/>
        </w:trPr>
        <w:tc>
          <w:tcPr>
            <w:tcW w:w="240" w:type="pct"/>
            <w:vMerge w:val="restart"/>
            <w:vAlign w:val="center"/>
          </w:tcPr>
          <w:p w:rsidR="004D4D73" w:rsidRPr="00A5746B" w:rsidRDefault="004D4D73" w:rsidP="00ED04A6">
            <w:pPr>
              <w:jc w:val="center"/>
              <w:rPr>
                <w:sz w:val="22"/>
              </w:rPr>
            </w:pPr>
            <w:r w:rsidRPr="00A5746B">
              <w:rPr>
                <w:sz w:val="22"/>
              </w:rPr>
              <w:t>№ п/п</w:t>
            </w:r>
          </w:p>
        </w:tc>
        <w:tc>
          <w:tcPr>
            <w:tcW w:w="1079" w:type="pct"/>
            <w:vMerge w:val="restart"/>
            <w:shd w:val="clear" w:color="auto" w:fill="auto"/>
            <w:vAlign w:val="center"/>
          </w:tcPr>
          <w:p w:rsidR="004D4D73" w:rsidRPr="00A5746B" w:rsidRDefault="004D4D73" w:rsidP="00ED04A6">
            <w:pPr>
              <w:jc w:val="center"/>
              <w:rPr>
                <w:sz w:val="22"/>
              </w:rPr>
            </w:pPr>
            <w:r w:rsidRPr="00A5746B">
              <w:rPr>
                <w:sz w:val="22"/>
              </w:rPr>
              <w:t>Источник тепловой энергии</w:t>
            </w:r>
          </w:p>
        </w:tc>
        <w:tc>
          <w:tcPr>
            <w:tcW w:w="818" w:type="pct"/>
            <w:vMerge w:val="restart"/>
            <w:shd w:val="clear" w:color="auto" w:fill="auto"/>
            <w:vAlign w:val="center"/>
          </w:tcPr>
          <w:p w:rsidR="004D4D73" w:rsidRPr="00A5746B" w:rsidRDefault="004D4D73" w:rsidP="00ED04A6">
            <w:pPr>
              <w:jc w:val="center"/>
              <w:rPr>
                <w:sz w:val="22"/>
              </w:rPr>
            </w:pPr>
            <w:r w:rsidRPr="00A5746B">
              <w:rPr>
                <w:sz w:val="22"/>
              </w:rPr>
              <w:t>Вид топлива (осно</w:t>
            </w:r>
            <w:r w:rsidRPr="00A5746B">
              <w:rPr>
                <w:sz w:val="22"/>
              </w:rPr>
              <w:t>в</w:t>
            </w:r>
            <w:r w:rsidRPr="00A5746B">
              <w:rPr>
                <w:sz w:val="22"/>
              </w:rPr>
              <w:t>ной/резервный)</w:t>
            </w:r>
          </w:p>
        </w:tc>
        <w:tc>
          <w:tcPr>
            <w:tcW w:w="2862" w:type="pct"/>
            <w:gridSpan w:val="6"/>
            <w:shd w:val="clear" w:color="auto" w:fill="auto"/>
            <w:vAlign w:val="center"/>
          </w:tcPr>
          <w:p w:rsidR="004D4D73" w:rsidRPr="00A5746B" w:rsidRDefault="004D4D73" w:rsidP="00ED04A6">
            <w:pPr>
              <w:jc w:val="center"/>
              <w:rPr>
                <w:sz w:val="22"/>
              </w:rPr>
            </w:pPr>
            <w:r w:rsidRPr="00A5746B">
              <w:rPr>
                <w:sz w:val="22"/>
              </w:rPr>
              <w:t>Этапы</w:t>
            </w:r>
          </w:p>
        </w:tc>
      </w:tr>
      <w:tr w:rsidR="00873E8F" w:rsidRPr="00A5746B" w:rsidTr="00DC1E63">
        <w:trPr>
          <w:cantSplit/>
          <w:tblHeader/>
        </w:trPr>
        <w:tc>
          <w:tcPr>
            <w:tcW w:w="240" w:type="pct"/>
            <w:vMerge/>
            <w:vAlign w:val="center"/>
          </w:tcPr>
          <w:p w:rsidR="004D4D73" w:rsidRPr="00A5746B" w:rsidRDefault="004D4D73" w:rsidP="00ED04A6">
            <w:pPr>
              <w:jc w:val="center"/>
              <w:rPr>
                <w:sz w:val="22"/>
              </w:rPr>
            </w:pPr>
          </w:p>
        </w:tc>
        <w:tc>
          <w:tcPr>
            <w:tcW w:w="1079" w:type="pct"/>
            <w:vMerge/>
            <w:shd w:val="clear" w:color="auto" w:fill="auto"/>
            <w:vAlign w:val="center"/>
          </w:tcPr>
          <w:p w:rsidR="004D4D73" w:rsidRPr="00A5746B" w:rsidRDefault="004D4D73" w:rsidP="00ED04A6">
            <w:pPr>
              <w:jc w:val="center"/>
              <w:rPr>
                <w:sz w:val="22"/>
              </w:rPr>
            </w:pPr>
          </w:p>
        </w:tc>
        <w:tc>
          <w:tcPr>
            <w:tcW w:w="818" w:type="pct"/>
            <w:vMerge/>
            <w:shd w:val="clear" w:color="auto" w:fill="auto"/>
            <w:vAlign w:val="center"/>
          </w:tcPr>
          <w:p w:rsidR="004D4D73" w:rsidRPr="00A5746B" w:rsidRDefault="004D4D73" w:rsidP="00ED04A6">
            <w:pPr>
              <w:jc w:val="center"/>
              <w:rPr>
                <w:sz w:val="22"/>
              </w:rPr>
            </w:pPr>
          </w:p>
        </w:tc>
        <w:tc>
          <w:tcPr>
            <w:tcW w:w="1475" w:type="pct"/>
            <w:gridSpan w:val="3"/>
            <w:shd w:val="clear" w:color="auto" w:fill="auto"/>
            <w:vAlign w:val="center"/>
          </w:tcPr>
          <w:p w:rsidR="004D4D73" w:rsidRPr="00A5746B" w:rsidRDefault="004D4D73" w:rsidP="00ED04A6">
            <w:pPr>
              <w:jc w:val="center"/>
              <w:rPr>
                <w:sz w:val="22"/>
              </w:rPr>
            </w:pPr>
            <w:r w:rsidRPr="00A5746B">
              <w:rPr>
                <w:sz w:val="22"/>
              </w:rPr>
              <w:t>Базовый год 2021</w:t>
            </w:r>
          </w:p>
        </w:tc>
        <w:tc>
          <w:tcPr>
            <w:tcW w:w="1387" w:type="pct"/>
            <w:gridSpan w:val="3"/>
            <w:shd w:val="clear" w:color="auto" w:fill="auto"/>
            <w:vAlign w:val="center"/>
          </w:tcPr>
          <w:p w:rsidR="004D4D73" w:rsidRPr="00A5746B" w:rsidRDefault="004D4D73" w:rsidP="00DC1E63">
            <w:pPr>
              <w:jc w:val="center"/>
              <w:rPr>
                <w:sz w:val="22"/>
              </w:rPr>
            </w:pPr>
            <w:r w:rsidRPr="00A5746B">
              <w:rPr>
                <w:sz w:val="22"/>
              </w:rPr>
              <w:t>20</w:t>
            </w:r>
            <w:r w:rsidR="00DC1E63" w:rsidRPr="00A5746B">
              <w:rPr>
                <w:sz w:val="22"/>
              </w:rPr>
              <w:t>32</w:t>
            </w:r>
            <w:r w:rsidRPr="00A5746B">
              <w:rPr>
                <w:sz w:val="22"/>
              </w:rPr>
              <w:t xml:space="preserve"> год</w:t>
            </w:r>
          </w:p>
        </w:tc>
      </w:tr>
      <w:tr w:rsidR="00DC1E63" w:rsidRPr="00A5746B" w:rsidTr="00DC1E63">
        <w:trPr>
          <w:cantSplit/>
          <w:tblHeader/>
        </w:trPr>
        <w:tc>
          <w:tcPr>
            <w:tcW w:w="240" w:type="pct"/>
            <w:vMerge/>
            <w:vAlign w:val="center"/>
          </w:tcPr>
          <w:p w:rsidR="004D4D73" w:rsidRPr="00A5746B" w:rsidRDefault="004D4D73" w:rsidP="00ED04A6">
            <w:pPr>
              <w:jc w:val="center"/>
              <w:rPr>
                <w:sz w:val="22"/>
              </w:rPr>
            </w:pPr>
          </w:p>
        </w:tc>
        <w:tc>
          <w:tcPr>
            <w:tcW w:w="1079" w:type="pct"/>
            <w:vMerge/>
            <w:shd w:val="clear" w:color="auto" w:fill="auto"/>
            <w:vAlign w:val="center"/>
          </w:tcPr>
          <w:p w:rsidR="004D4D73" w:rsidRPr="00A5746B" w:rsidRDefault="004D4D73" w:rsidP="00ED04A6">
            <w:pPr>
              <w:jc w:val="center"/>
              <w:rPr>
                <w:sz w:val="22"/>
              </w:rPr>
            </w:pPr>
          </w:p>
        </w:tc>
        <w:tc>
          <w:tcPr>
            <w:tcW w:w="818" w:type="pct"/>
            <w:vMerge/>
            <w:shd w:val="clear" w:color="auto" w:fill="auto"/>
            <w:vAlign w:val="center"/>
          </w:tcPr>
          <w:p w:rsidR="004D4D73" w:rsidRPr="00A5746B" w:rsidRDefault="004D4D73" w:rsidP="00ED04A6">
            <w:pPr>
              <w:jc w:val="center"/>
              <w:rPr>
                <w:sz w:val="22"/>
              </w:rPr>
            </w:pPr>
          </w:p>
        </w:tc>
        <w:tc>
          <w:tcPr>
            <w:tcW w:w="536" w:type="pct"/>
            <w:shd w:val="clear" w:color="auto" w:fill="auto"/>
            <w:vAlign w:val="center"/>
          </w:tcPr>
          <w:p w:rsidR="004D4D73" w:rsidRPr="00A5746B" w:rsidRDefault="004D4D73" w:rsidP="00ED04A6">
            <w:pPr>
              <w:jc w:val="center"/>
              <w:rPr>
                <w:sz w:val="22"/>
              </w:rPr>
            </w:pPr>
            <w:r w:rsidRPr="00A5746B">
              <w:rPr>
                <w:sz w:val="22"/>
              </w:rPr>
              <w:t>ННЗТ</w:t>
            </w:r>
          </w:p>
        </w:tc>
        <w:tc>
          <w:tcPr>
            <w:tcW w:w="469" w:type="pct"/>
            <w:shd w:val="clear" w:color="auto" w:fill="auto"/>
            <w:vAlign w:val="center"/>
          </w:tcPr>
          <w:p w:rsidR="004D4D73" w:rsidRPr="00A5746B" w:rsidRDefault="004D4D73" w:rsidP="00ED04A6">
            <w:pPr>
              <w:jc w:val="center"/>
              <w:rPr>
                <w:sz w:val="22"/>
              </w:rPr>
            </w:pPr>
            <w:r w:rsidRPr="00A5746B">
              <w:rPr>
                <w:sz w:val="22"/>
              </w:rPr>
              <w:t>НЭЗТ</w:t>
            </w:r>
          </w:p>
        </w:tc>
        <w:tc>
          <w:tcPr>
            <w:tcW w:w="470" w:type="pct"/>
            <w:shd w:val="clear" w:color="auto" w:fill="auto"/>
            <w:vAlign w:val="center"/>
          </w:tcPr>
          <w:p w:rsidR="004D4D73" w:rsidRPr="00A5746B" w:rsidRDefault="004D4D73" w:rsidP="00ED04A6">
            <w:pPr>
              <w:jc w:val="center"/>
              <w:rPr>
                <w:sz w:val="22"/>
              </w:rPr>
            </w:pPr>
            <w:r w:rsidRPr="00A5746B">
              <w:rPr>
                <w:sz w:val="22"/>
              </w:rPr>
              <w:t>ОНЗТ</w:t>
            </w:r>
          </w:p>
        </w:tc>
        <w:tc>
          <w:tcPr>
            <w:tcW w:w="450" w:type="pct"/>
            <w:shd w:val="clear" w:color="auto" w:fill="auto"/>
            <w:vAlign w:val="center"/>
          </w:tcPr>
          <w:p w:rsidR="004D4D73" w:rsidRPr="00A5746B" w:rsidRDefault="004D4D73" w:rsidP="00ED04A6">
            <w:pPr>
              <w:jc w:val="center"/>
              <w:rPr>
                <w:sz w:val="22"/>
              </w:rPr>
            </w:pPr>
            <w:r w:rsidRPr="00A5746B">
              <w:rPr>
                <w:sz w:val="22"/>
              </w:rPr>
              <w:t>ННЗТ</w:t>
            </w:r>
          </w:p>
        </w:tc>
        <w:tc>
          <w:tcPr>
            <w:tcW w:w="471" w:type="pct"/>
            <w:shd w:val="clear" w:color="auto" w:fill="auto"/>
            <w:vAlign w:val="center"/>
          </w:tcPr>
          <w:p w:rsidR="004D4D73" w:rsidRPr="00A5746B" w:rsidRDefault="004D4D73" w:rsidP="00ED04A6">
            <w:pPr>
              <w:jc w:val="center"/>
              <w:rPr>
                <w:sz w:val="22"/>
              </w:rPr>
            </w:pPr>
            <w:r w:rsidRPr="00A5746B">
              <w:rPr>
                <w:sz w:val="22"/>
              </w:rPr>
              <w:t>НЭЗТ</w:t>
            </w:r>
          </w:p>
        </w:tc>
        <w:tc>
          <w:tcPr>
            <w:tcW w:w="466" w:type="pct"/>
            <w:shd w:val="clear" w:color="auto" w:fill="auto"/>
            <w:vAlign w:val="center"/>
          </w:tcPr>
          <w:p w:rsidR="004D4D73" w:rsidRPr="00A5746B" w:rsidRDefault="004D4D73" w:rsidP="00ED04A6">
            <w:pPr>
              <w:jc w:val="center"/>
              <w:rPr>
                <w:sz w:val="22"/>
              </w:rPr>
            </w:pPr>
            <w:r w:rsidRPr="00A5746B">
              <w:rPr>
                <w:sz w:val="22"/>
              </w:rPr>
              <w:t>ОНЗТ</w:t>
            </w:r>
          </w:p>
        </w:tc>
      </w:tr>
      <w:tr w:rsidR="00DC1E63" w:rsidRPr="00A5746B" w:rsidTr="00DC1E63">
        <w:trPr>
          <w:cantSplit/>
        </w:trPr>
        <w:tc>
          <w:tcPr>
            <w:tcW w:w="240" w:type="pct"/>
            <w:vAlign w:val="center"/>
          </w:tcPr>
          <w:p w:rsidR="00DC1E63" w:rsidRPr="00A5746B" w:rsidRDefault="00DC1E63" w:rsidP="00ED04A6">
            <w:pPr>
              <w:pStyle w:val="ab"/>
              <w:jc w:val="center"/>
              <w:rPr>
                <w:sz w:val="22"/>
                <w:szCs w:val="22"/>
              </w:rPr>
            </w:pPr>
            <w:r w:rsidRPr="00A5746B">
              <w:rPr>
                <w:sz w:val="22"/>
                <w:szCs w:val="22"/>
              </w:rPr>
              <w:t>1</w:t>
            </w:r>
          </w:p>
        </w:tc>
        <w:tc>
          <w:tcPr>
            <w:tcW w:w="1079" w:type="pct"/>
            <w:shd w:val="clear" w:color="auto" w:fill="auto"/>
            <w:vAlign w:val="center"/>
          </w:tcPr>
          <w:p w:rsidR="00DC1E63" w:rsidRPr="00A5746B" w:rsidRDefault="00DC1E63" w:rsidP="002956A6">
            <w:pPr>
              <w:jc w:val="center"/>
              <w:rPr>
                <w:sz w:val="22"/>
              </w:rPr>
            </w:pPr>
            <w:r w:rsidRPr="00A5746B">
              <w:rPr>
                <w:sz w:val="22"/>
              </w:rPr>
              <w:t>Котельная (п.Яр, ул. Горького, 23)</w:t>
            </w:r>
          </w:p>
        </w:tc>
        <w:tc>
          <w:tcPr>
            <w:tcW w:w="818" w:type="pct"/>
            <w:shd w:val="clear" w:color="auto" w:fill="auto"/>
            <w:vAlign w:val="center"/>
          </w:tcPr>
          <w:p w:rsidR="00DC1E63" w:rsidRPr="00A5746B" w:rsidRDefault="00DC1E63" w:rsidP="002956A6">
            <w:pPr>
              <w:jc w:val="center"/>
              <w:rPr>
                <w:sz w:val="22"/>
                <w:szCs w:val="24"/>
              </w:rPr>
            </w:pPr>
            <w:r w:rsidRPr="00A5746B">
              <w:rPr>
                <w:sz w:val="22"/>
              </w:rPr>
              <w:t>пеллеты</w:t>
            </w:r>
          </w:p>
        </w:tc>
        <w:tc>
          <w:tcPr>
            <w:tcW w:w="536" w:type="pct"/>
            <w:shd w:val="clear" w:color="auto" w:fill="auto"/>
            <w:vAlign w:val="center"/>
          </w:tcPr>
          <w:p w:rsidR="00DC1E63" w:rsidRPr="00A5746B" w:rsidRDefault="00DC1E63">
            <w:pPr>
              <w:jc w:val="center"/>
              <w:rPr>
                <w:sz w:val="22"/>
              </w:rPr>
            </w:pPr>
            <w:r w:rsidRPr="00A5746B">
              <w:rPr>
                <w:sz w:val="22"/>
              </w:rPr>
              <w:t>0,0184</w:t>
            </w:r>
          </w:p>
        </w:tc>
        <w:tc>
          <w:tcPr>
            <w:tcW w:w="469" w:type="pct"/>
            <w:shd w:val="clear" w:color="auto" w:fill="auto"/>
            <w:vAlign w:val="center"/>
          </w:tcPr>
          <w:p w:rsidR="00DC1E63" w:rsidRPr="00A5746B" w:rsidRDefault="00DC1E63">
            <w:pPr>
              <w:jc w:val="center"/>
              <w:rPr>
                <w:sz w:val="22"/>
              </w:rPr>
            </w:pPr>
            <w:r w:rsidRPr="00A5746B">
              <w:rPr>
                <w:sz w:val="22"/>
              </w:rPr>
              <w:t>0,1182</w:t>
            </w:r>
          </w:p>
        </w:tc>
        <w:tc>
          <w:tcPr>
            <w:tcW w:w="470" w:type="pct"/>
            <w:shd w:val="clear" w:color="auto" w:fill="auto"/>
            <w:vAlign w:val="center"/>
          </w:tcPr>
          <w:p w:rsidR="00DC1E63" w:rsidRPr="00A5746B" w:rsidRDefault="00DC1E63">
            <w:pPr>
              <w:jc w:val="center"/>
              <w:rPr>
                <w:sz w:val="22"/>
              </w:rPr>
            </w:pPr>
            <w:r w:rsidRPr="00A5746B">
              <w:rPr>
                <w:sz w:val="22"/>
              </w:rPr>
              <w:t>0,1366</w:t>
            </w:r>
          </w:p>
        </w:tc>
        <w:tc>
          <w:tcPr>
            <w:tcW w:w="450" w:type="pct"/>
            <w:shd w:val="clear" w:color="auto" w:fill="auto"/>
            <w:vAlign w:val="center"/>
          </w:tcPr>
          <w:p w:rsidR="00DC1E63" w:rsidRPr="00A5746B" w:rsidRDefault="00DC1E63">
            <w:pPr>
              <w:jc w:val="center"/>
              <w:rPr>
                <w:sz w:val="22"/>
              </w:rPr>
            </w:pPr>
            <w:r w:rsidRPr="00A5746B">
              <w:rPr>
                <w:sz w:val="22"/>
              </w:rPr>
              <w:t>0,0184</w:t>
            </w:r>
          </w:p>
        </w:tc>
        <w:tc>
          <w:tcPr>
            <w:tcW w:w="471" w:type="pct"/>
            <w:shd w:val="clear" w:color="auto" w:fill="auto"/>
            <w:vAlign w:val="center"/>
          </w:tcPr>
          <w:p w:rsidR="00DC1E63" w:rsidRPr="00A5746B" w:rsidRDefault="00DC1E63">
            <w:pPr>
              <w:jc w:val="center"/>
              <w:rPr>
                <w:sz w:val="22"/>
              </w:rPr>
            </w:pPr>
            <w:r w:rsidRPr="00A5746B">
              <w:rPr>
                <w:sz w:val="22"/>
              </w:rPr>
              <w:t>0,1182</w:t>
            </w:r>
          </w:p>
        </w:tc>
        <w:tc>
          <w:tcPr>
            <w:tcW w:w="466" w:type="pct"/>
            <w:shd w:val="clear" w:color="auto" w:fill="auto"/>
            <w:vAlign w:val="center"/>
          </w:tcPr>
          <w:p w:rsidR="00DC1E63" w:rsidRPr="00A5746B" w:rsidRDefault="00DC1E63">
            <w:pPr>
              <w:jc w:val="center"/>
              <w:rPr>
                <w:sz w:val="22"/>
              </w:rPr>
            </w:pPr>
            <w:r w:rsidRPr="00A5746B">
              <w:rPr>
                <w:sz w:val="22"/>
              </w:rPr>
              <w:t>0,1366</w:t>
            </w:r>
          </w:p>
        </w:tc>
      </w:tr>
      <w:tr w:rsidR="00DC1E63" w:rsidRPr="00A5746B" w:rsidTr="00DC1E63">
        <w:trPr>
          <w:cantSplit/>
        </w:trPr>
        <w:tc>
          <w:tcPr>
            <w:tcW w:w="240" w:type="pct"/>
            <w:vAlign w:val="center"/>
          </w:tcPr>
          <w:p w:rsidR="00DC1E63" w:rsidRPr="00A5746B" w:rsidRDefault="00DC1E63" w:rsidP="00ED04A6">
            <w:pPr>
              <w:pStyle w:val="ab"/>
              <w:jc w:val="center"/>
              <w:rPr>
                <w:sz w:val="22"/>
                <w:szCs w:val="22"/>
              </w:rPr>
            </w:pPr>
            <w:r w:rsidRPr="00A5746B">
              <w:rPr>
                <w:sz w:val="22"/>
                <w:szCs w:val="22"/>
              </w:rPr>
              <w:t>2</w:t>
            </w:r>
          </w:p>
        </w:tc>
        <w:tc>
          <w:tcPr>
            <w:tcW w:w="1079" w:type="pct"/>
            <w:shd w:val="clear" w:color="auto" w:fill="auto"/>
            <w:vAlign w:val="center"/>
          </w:tcPr>
          <w:p w:rsidR="00DC1E63" w:rsidRPr="00A5746B" w:rsidRDefault="00504481" w:rsidP="002956A6">
            <w:pPr>
              <w:jc w:val="center"/>
              <w:rPr>
                <w:sz w:val="22"/>
              </w:rPr>
            </w:pPr>
            <w:r>
              <w:rPr>
                <w:sz w:val="22"/>
              </w:rPr>
              <w:t>Котельная</w:t>
            </w:r>
            <w:r w:rsidR="00DC1E63" w:rsidRPr="00A5746B">
              <w:rPr>
                <w:sz w:val="22"/>
              </w:rPr>
              <w:t xml:space="preserve"> (с.Пудем, ул. Горького, 49а, А)</w:t>
            </w:r>
          </w:p>
        </w:tc>
        <w:tc>
          <w:tcPr>
            <w:tcW w:w="818" w:type="pct"/>
            <w:shd w:val="clear" w:color="auto" w:fill="auto"/>
            <w:vAlign w:val="center"/>
          </w:tcPr>
          <w:p w:rsidR="00DC1E63" w:rsidRPr="00A5746B" w:rsidRDefault="00DC1E63" w:rsidP="002956A6">
            <w:pPr>
              <w:jc w:val="center"/>
              <w:rPr>
                <w:sz w:val="22"/>
                <w:szCs w:val="24"/>
              </w:rPr>
            </w:pPr>
            <w:r w:rsidRPr="00A5746B">
              <w:rPr>
                <w:sz w:val="22"/>
              </w:rPr>
              <w:t>уголь</w:t>
            </w:r>
          </w:p>
        </w:tc>
        <w:tc>
          <w:tcPr>
            <w:tcW w:w="536" w:type="pct"/>
            <w:shd w:val="clear" w:color="auto" w:fill="auto"/>
            <w:vAlign w:val="center"/>
          </w:tcPr>
          <w:p w:rsidR="00DC1E63" w:rsidRPr="00A5746B" w:rsidRDefault="00DC1E63">
            <w:pPr>
              <w:jc w:val="center"/>
              <w:rPr>
                <w:sz w:val="22"/>
              </w:rPr>
            </w:pPr>
            <w:r w:rsidRPr="00A5746B">
              <w:rPr>
                <w:sz w:val="22"/>
              </w:rPr>
              <w:t>0,0066</w:t>
            </w:r>
          </w:p>
        </w:tc>
        <w:tc>
          <w:tcPr>
            <w:tcW w:w="469" w:type="pct"/>
            <w:shd w:val="clear" w:color="auto" w:fill="auto"/>
            <w:vAlign w:val="center"/>
          </w:tcPr>
          <w:p w:rsidR="00DC1E63" w:rsidRPr="00A5746B" w:rsidRDefault="00DC1E63">
            <w:pPr>
              <w:jc w:val="center"/>
              <w:rPr>
                <w:sz w:val="22"/>
              </w:rPr>
            </w:pPr>
            <w:r w:rsidRPr="00A5746B">
              <w:rPr>
                <w:sz w:val="22"/>
              </w:rPr>
              <w:t>0,0425</w:t>
            </w:r>
          </w:p>
        </w:tc>
        <w:tc>
          <w:tcPr>
            <w:tcW w:w="470" w:type="pct"/>
            <w:shd w:val="clear" w:color="auto" w:fill="auto"/>
            <w:vAlign w:val="center"/>
          </w:tcPr>
          <w:p w:rsidR="00DC1E63" w:rsidRPr="00A5746B" w:rsidRDefault="00DC1E63">
            <w:pPr>
              <w:jc w:val="center"/>
              <w:rPr>
                <w:sz w:val="22"/>
              </w:rPr>
            </w:pPr>
            <w:r w:rsidRPr="00A5746B">
              <w:rPr>
                <w:sz w:val="22"/>
              </w:rPr>
              <w:t>0,0491</w:t>
            </w:r>
          </w:p>
        </w:tc>
        <w:tc>
          <w:tcPr>
            <w:tcW w:w="450" w:type="pct"/>
            <w:shd w:val="clear" w:color="auto" w:fill="auto"/>
            <w:vAlign w:val="center"/>
          </w:tcPr>
          <w:p w:rsidR="00DC1E63" w:rsidRPr="00A5746B" w:rsidRDefault="00DC1E63">
            <w:pPr>
              <w:jc w:val="center"/>
              <w:rPr>
                <w:sz w:val="22"/>
              </w:rPr>
            </w:pPr>
            <w:r w:rsidRPr="00A5746B">
              <w:rPr>
                <w:sz w:val="22"/>
              </w:rPr>
              <w:t>0,0108</w:t>
            </w:r>
          </w:p>
        </w:tc>
        <w:tc>
          <w:tcPr>
            <w:tcW w:w="471" w:type="pct"/>
            <w:shd w:val="clear" w:color="auto" w:fill="auto"/>
            <w:vAlign w:val="center"/>
          </w:tcPr>
          <w:p w:rsidR="00DC1E63" w:rsidRPr="00A5746B" w:rsidRDefault="00DC1E63">
            <w:pPr>
              <w:jc w:val="center"/>
              <w:rPr>
                <w:sz w:val="22"/>
              </w:rPr>
            </w:pPr>
            <w:r w:rsidRPr="00A5746B">
              <w:rPr>
                <w:sz w:val="22"/>
              </w:rPr>
              <w:t>0,0697</w:t>
            </w:r>
          </w:p>
        </w:tc>
        <w:tc>
          <w:tcPr>
            <w:tcW w:w="466" w:type="pct"/>
            <w:shd w:val="clear" w:color="auto" w:fill="auto"/>
            <w:vAlign w:val="center"/>
          </w:tcPr>
          <w:p w:rsidR="00DC1E63" w:rsidRPr="00A5746B" w:rsidRDefault="00DC1E63">
            <w:pPr>
              <w:jc w:val="center"/>
              <w:rPr>
                <w:sz w:val="22"/>
              </w:rPr>
            </w:pPr>
            <w:r w:rsidRPr="00A5746B">
              <w:rPr>
                <w:sz w:val="22"/>
              </w:rPr>
              <w:t>0,0805</w:t>
            </w:r>
          </w:p>
        </w:tc>
      </w:tr>
      <w:tr w:rsidR="00DC1E63" w:rsidRPr="00A5746B" w:rsidTr="00DC1E63">
        <w:trPr>
          <w:cantSplit/>
        </w:trPr>
        <w:tc>
          <w:tcPr>
            <w:tcW w:w="240" w:type="pct"/>
            <w:vAlign w:val="center"/>
          </w:tcPr>
          <w:p w:rsidR="00DC1E63" w:rsidRPr="00A5746B" w:rsidRDefault="00DC1E63" w:rsidP="00ED04A6">
            <w:pPr>
              <w:pStyle w:val="ab"/>
              <w:jc w:val="center"/>
              <w:rPr>
                <w:sz w:val="22"/>
                <w:szCs w:val="22"/>
              </w:rPr>
            </w:pPr>
            <w:r w:rsidRPr="00A5746B">
              <w:rPr>
                <w:sz w:val="22"/>
                <w:szCs w:val="22"/>
              </w:rPr>
              <w:t>3</w:t>
            </w:r>
          </w:p>
        </w:tc>
        <w:tc>
          <w:tcPr>
            <w:tcW w:w="1079" w:type="pct"/>
            <w:shd w:val="clear" w:color="auto" w:fill="auto"/>
            <w:vAlign w:val="center"/>
          </w:tcPr>
          <w:p w:rsidR="00DC1E63" w:rsidRPr="00A5746B" w:rsidRDefault="00DC1E63" w:rsidP="002956A6">
            <w:pPr>
              <w:jc w:val="center"/>
              <w:rPr>
                <w:sz w:val="22"/>
              </w:rPr>
            </w:pPr>
            <w:r w:rsidRPr="00A5746B">
              <w:rPr>
                <w:sz w:val="22"/>
              </w:rPr>
              <w:t>Котельная (с.Никольское, ул. Центральная, 4)</w:t>
            </w:r>
          </w:p>
        </w:tc>
        <w:tc>
          <w:tcPr>
            <w:tcW w:w="818" w:type="pct"/>
            <w:shd w:val="clear" w:color="auto" w:fill="auto"/>
            <w:vAlign w:val="center"/>
          </w:tcPr>
          <w:p w:rsidR="00DC1E63" w:rsidRPr="00A5746B" w:rsidRDefault="00DC1E63" w:rsidP="002956A6">
            <w:pPr>
              <w:jc w:val="center"/>
              <w:rPr>
                <w:sz w:val="22"/>
                <w:szCs w:val="24"/>
              </w:rPr>
            </w:pPr>
            <w:r w:rsidRPr="00A5746B">
              <w:rPr>
                <w:sz w:val="22"/>
              </w:rPr>
              <w:t>уголь</w:t>
            </w:r>
          </w:p>
        </w:tc>
        <w:tc>
          <w:tcPr>
            <w:tcW w:w="536" w:type="pct"/>
            <w:shd w:val="clear" w:color="auto" w:fill="auto"/>
            <w:vAlign w:val="center"/>
          </w:tcPr>
          <w:p w:rsidR="00DC1E63" w:rsidRPr="00A5746B" w:rsidRDefault="00DC1E63">
            <w:pPr>
              <w:jc w:val="center"/>
              <w:rPr>
                <w:sz w:val="22"/>
              </w:rPr>
            </w:pPr>
            <w:r w:rsidRPr="00A5746B">
              <w:rPr>
                <w:sz w:val="22"/>
              </w:rPr>
              <w:t>0,0055</w:t>
            </w:r>
          </w:p>
        </w:tc>
        <w:tc>
          <w:tcPr>
            <w:tcW w:w="469" w:type="pct"/>
            <w:shd w:val="clear" w:color="auto" w:fill="auto"/>
            <w:vAlign w:val="center"/>
          </w:tcPr>
          <w:p w:rsidR="00DC1E63" w:rsidRPr="00A5746B" w:rsidRDefault="00DC1E63">
            <w:pPr>
              <w:jc w:val="center"/>
              <w:rPr>
                <w:sz w:val="22"/>
              </w:rPr>
            </w:pPr>
            <w:r w:rsidRPr="00A5746B">
              <w:rPr>
                <w:sz w:val="22"/>
              </w:rPr>
              <w:t>0,0352</w:t>
            </w:r>
          </w:p>
        </w:tc>
        <w:tc>
          <w:tcPr>
            <w:tcW w:w="470" w:type="pct"/>
            <w:shd w:val="clear" w:color="auto" w:fill="auto"/>
            <w:vAlign w:val="center"/>
          </w:tcPr>
          <w:p w:rsidR="00DC1E63" w:rsidRPr="00A5746B" w:rsidRDefault="00DC1E63">
            <w:pPr>
              <w:jc w:val="center"/>
              <w:rPr>
                <w:sz w:val="22"/>
              </w:rPr>
            </w:pPr>
            <w:r w:rsidRPr="00A5746B">
              <w:rPr>
                <w:sz w:val="22"/>
              </w:rPr>
              <w:t>0,0407</w:t>
            </w:r>
          </w:p>
        </w:tc>
        <w:tc>
          <w:tcPr>
            <w:tcW w:w="450" w:type="pct"/>
            <w:shd w:val="clear" w:color="auto" w:fill="auto"/>
            <w:vAlign w:val="center"/>
          </w:tcPr>
          <w:p w:rsidR="00DC1E63" w:rsidRPr="00A5746B" w:rsidRDefault="00DC1E63">
            <w:pPr>
              <w:jc w:val="center"/>
              <w:rPr>
                <w:sz w:val="22"/>
              </w:rPr>
            </w:pPr>
            <w:r w:rsidRPr="00A5746B">
              <w:rPr>
                <w:sz w:val="22"/>
              </w:rPr>
              <w:t>0,0055</w:t>
            </w:r>
          </w:p>
        </w:tc>
        <w:tc>
          <w:tcPr>
            <w:tcW w:w="471" w:type="pct"/>
            <w:shd w:val="clear" w:color="auto" w:fill="auto"/>
            <w:vAlign w:val="center"/>
          </w:tcPr>
          <w:p w:rsidR="00DC1E63" w:rsidRPr="00A5746B" w:rsidRDefault="00DC1E63">
            <w:pPr>
              <w:jc w:val="center"/>
              <w:rPr>
                <w:sz w:val="22"/>
              </w:rPr>
            </w:pPr>
            <w:r w:rsidRPr="00A5746B">
              <w:rPr>
                <w:sz w:val="22"/>
              </w:rPr>
              <w:t>0,0352</w:t>
            </w:r>
          </w:p>
        </w:tc>
        <w:tc>
          <w:tcPr>
            <w:tcW w:w="466" w:type="pct"/>
            <w:shd w:val="clear" w:color="auto" w:fill="auto"/>
            <w:vAlign w:val="center"/>
          </w:tcPr>
          <w:p w:rsidR="00DC1E63" w:rsidRPr="00A5746B" w:rsidRDefault="00DC1E63">
            <w:pPr>
              <w:jc w:val="center"/>
              <w:rPr>
                <w:sz w:val="22"/>
              </w:rPr>
            </w:pPr>
            <w:r w:rsidRPr="00A5746B">
              <w:rPr>
                <w:sz w:val="22"/>
              </w:rPr>
              <w:t>0,0407</w:t>
            </w:r>
          </w:p>
        </w:tc>
      </w:tr>
      <w:tr w:rsidR="00DC1E63" w:rsidRPr="00A5746B" w:rsidTr="00DC1E63">
        <w:trPr>
          <w:cantSplit/>
        </w:trPr>
        <w:tc>
          <w:tcPr>
            <w:tcW w:w="240" w:type="pct"/>
            <w:vAlign w:val="center"/>
          </w:tcPr>
          <w:p w:rsidR="00DC1E63" w:rsidRPr="00A5746B" w:rsidRDefault="00DC1E63" w:rsidP="00ED04A6">
            <w:pPr>
              <w:pStyle w:val="ab"/>
              <w:jc w:val="center"/>
              <w:rPr>
                <w:sz w:val="22"/>
                <w:szCs w:val="22"/>
              </w:rPr>
            </w:pPr>
            <w:r w:rsidRPr="00A5746B">
              <w:rPr>
                <w:sz w:val="22"/>
                <w:szCs w:val="22"/>
              </w:rPr>
              <w:t>4</w:t>
            </w:r>
          </w:p>
        </w:tc>
        <w:tc>
          <w:tcPr>
            <w:tcW w:w="1079" w:type="pct"/>
            <w:shd w:val="clear" w:color="auto" w:fill="auto"/>
            <w:vAlign w:val="center"/>
          </w:tcPr>
          <w:p w:rsidR="00DC1E63" w:rsidRPr="00A5746B" w:rsidRDefault="00DC1E63" w:rsidP="002956A6">
            <w:pPr>
              <w:jc w:val="center"/>
              <w:rPr>
                <w:sz w:val="22"/>
              </w:rPr>
            </w:pPr>
            <w:r w:rsidRPr="00A5746B">
              <w:rPr>
                <w:sz w:val="22"/>
              </w:rPr>
              <w:t>Котельная (с.Елово, ул. Школьная, 11а)</w:t>
            </w:r>
          </w:p>
        </w:tc>
        <w:tc>
          <w:tcPr>
            <w:tcW w:w="818" w:type="pct"/>
            <w:shd w:val="clear" w:color="auto" w:fill="auto"/>
            <w:vAlign w:val="center"/>
          </w:tcPr>
          <w:p w:rsidR="00DC1E63" w:rsidRPr="00A5746B" w:rsidRDefault="00DC1E63" w:rsidP="002956A6">
            <w:pPr>
              <w:jc w:val="center"/>
              <w:rPr>
                <w:sz w:val="22"/>
                <w:szCs w:val="24"/>
              </w:rPr>
            </w:pPr>
            <w:r w:rsidRPr="00A5746B">
              <w:rPr>
                <w:sz w:val="22"/>
              </w:rPr>
              <w:t>уголь</w:t>
            </w:r>
          </w:p>
        </w:tc>
        <w:tc>
          <w:tcPr>
            <w:tcW w:w="536" w:type="pct"/>
            <w:shd w:val="clear" w:color="auto" w:fill="auto"/>
            <w:vAlign w:val="center"/>
          </w:tcPr>
          <w:p w:rsidR="00DC1E63" w:rsidRPr="00A5746B" w:rsidRDefault="00DC1E63">
            <w:pPr>
              <w:jc w:val="center"/>
              <w:rPr>
                <w:sz w:val="22"/>
              </w:rPr>
            </w:pPr>
            <w:r w:rsidRPr="00A5746B">
              <w:rPr>
                <w:sz w:val="22"/>
              </w:rPr>
              <w:t>0,0047</w:t>
            </w:r>
          </w:p>
        </w:tc>
        <w:tc>
          <w:tcPr>
            <w:tcW w:w="469" w:type="pct"/>
            <w:shd w:val="clear" w:color="auto" w:fill="auto"/>
            <w:vAlign w:val="center"/>
          </w:tcPr>
          <w:p w:rsidR="00DC1E63" w:rsidRPr="00A5746B" w:rsidRDefault="00DC1E63">
            <w:pPr>
              <w:jc w:val="center"/>
              <w:rPr>
                <w:sz w:val="22"/>
              </w:rPr>
            </w:pPr>
            <w:r w:rsidRPr="00A5746B">
              <w:rPr>
                <w:sz w:val="22"/>
              </w:rPr>
              <w:t>0,0303</w:t>
            </w:r>
          </w:p>
        </w:tc>
        <w:tc>
          <w:tcPr>
            <w:tcW w:w="470" w:type="pct"/>
            <w:shd w:val="clear" w:color="auto" w:fill="auto"/>
            <w:vAlign w:val="center"/>
          </w:tcPr>
          <w:p w:rsidR="00DC1E63" w:rsidRPr="00A5746B" w:rsidRDefault="00DC1E63">
            <w:pPr>
              <w:jc w:val="center"/>
              <w:rPr>
                <w:sz w:val="22"/>
              </w:rPr>
            </w:pPr>
            <w:r w:rsidRPr="00A5746B">
              <w:rPr>
                <w:sz w:val="22"/>
              </w:rPr>
              <w:t>0,0350</w:t>
            </w:r>
          </w:p>
        </w:tc>
        <w:tc>
          <w:tcPr>
            <w:tcW w:w="450" w:type="pct"/>
            <w:shd w:val="clear" w:color="auto" w:fill="auto"/>
            <w:vAlign w:val="center"/>
          </w:tcPr>
          <w:p w:rsidR="00DC1E63" w:rsidRPr="00A5746B" w:rsidRDefault="00DC1E63">
            <w:pPr>
              <w:jc w:val="center"/>
              <w:rPr>
                <w:sz w:val="22"/>
              </w:rPr>
            </w:pPr>
            <w:r w:rsidRPr="00A5746B">
              <w:rPr>
                <w:sz w:val="22"/>
              </w:rPr>
              <w:t>0,0047</w:t>
            </w:r>
          </w:p>
        </w:tc>
        <w:tc>
          <w:tcPr>
            <w:tcW w:w="471" w:type="pct"/>
            <w:shd w:val="clear" w:color="auto" w:fill="auto"/>
            <w:vAlign w:val="center"/>
          </w:tcPr>
          <w:p w:rsidR="00DC1E63" w:rsidRPr="00A5746B" w:rsidRDefault="00DC1E63">
            <w:pPr>
              <w:jc w:val="center"/>
              <w:rPr>
                <w:sz w:val="22"/>
              </w:rPr>
            </w:pPr>
            <w:r w:rsidRPr="00A5746B">
              <w:rPr>
                <w:sz w:val="22"/>
              </w:rPr>
              <w:t>0,0303</w:t>
            </w:r>
          </w:p>
        </w:tc>
        <w:tc>
          <w:tcPr>
            <w:tcW w:w="466" w:type="pct"/>
            <w:shd w:val="clear" w:color="auto" w:fill="auto"/>
            <w:vAlign w:val="center"/>
          </w:tcPr>
          <w:p w:rsidR="00DC1E63" w:rsidRPr="00A5746B" w:rsidRDefault="00DC1E63">
            <w:pPr>
              <w:jc w:val="center"/>
              <w:rPr>
                <w:sz w:val="22"/>
              </w:rPr>
            </w:pPr>
            <w:r w:rsidRPr="00A5746B">
              <w:rPr>
                <w:sz w:val="22"/>
              </w:rPr>
              <w:t>0,0350</w:t>
            </w:r>
          </w:p>
        </w:tc>
      </w:tr>
      <w:tr w:rsidR="00DC1E63" w:rsidRPr="00A5746B" w:rsidTr="00DC1E63">
        <w:trPr>
          <w:cantSplit/>
        </w:trPr>
        <w:tc>
          <w:tcPr>
            <w:tcW w:w="240" w:type="pct"/>
            <w:vAlign w:val="center"/>
          </w:tcPr>
          <w:p w:rsidR="00DC1E63" w:rsidRPr="00A5746B" w:rsidRDefault="00DC1E63" w:rsidP="00ED04A6">
            <w:pPr>
              <w:pStyle w:val="ab"/>
              <w:jc w:val="center"/>
              <w:rPr>
                <w:sz w:val="22"/>
                <w:szCs w:val="22"/>
              </w:rPr>
            </w:pPr>
            <w:r w:rsidRPr="00A5746B">
              <w:rPr>
                <w:sz w:val="22"/>
                <w:szCs w:val="22"/>
              </w:rPr>
              <w:t>5</w:t>
            </w:r>
          </w:p>
        </w:tc>
        <w:tc>
          <w:tcPr>
            <w:tcW w:w="1079" w:type="pct"/>
            <w:shd w:val="clear" w:color="auto" w:fill="auto"/>
            <w:vAlign w:val="center"/>
          </w:tcPr>
          <w:p w:rsidR="00DC1E63" w:rsidRPr="00A5746B" w:rsidRDefault="00DC1E63" w:rsidP="002956A6">
            <w:pPr>
              <w:jc w:val="center"/>
              <w:rPr>
                <w:sz w:val="22"/>
              </w:rPr>
            </w:pPr>
            <w:r w:rsidRPr="00A5746B">
              <w:rPr>
                <w:sz w:val="22"/>
              </w:rPr>
              <w:t>Котельная (п.Яр, ул. Пролетарская, 14)</w:t>
            </w:r>
          </w:p>
        </w:tc>
        <w:tc>
          <w:tcPr>
            <w:tcW w:w="818" w:type="pct"/>
            <w:shd w:val="clear" w:color="auto" w:fill="auto"/>
            <w:vAlign w:val="center"/>
          </w:tcPr>
          <w:p w:rsidR="00DC1E63" w:rsidRPr="00A5746B" w:rsidRDefault="00DC1E63" w:rsidP="002956A6">
            <w:pPr>
              <w:jc w:val="center"/>
              <w:rPr>
                <w:sz w:val="22"/>
                <w:szCs w:val="24"/>
              </w:rPr>
            </w:pPr>
            <w:r w:rsidRPr="00A5746B">
              <w:rPr>
                <w:sz w:val="22"/>
              </w:rPr>
              <w:t>пеллеты</w:t>
            </w:r>
          </w:p>
        </w:tc>
        <w:tc>
          <w:tcPr>
            <w:tcW w:w="536" w:type="pct"/>
            <w:shd w:val="clear" w:color="auto" w:fill="auto"/>
            <w:vAlign w:val="center"/>
          </w:tcPr>
          <w:p w:rsidR="00DC1E63" w:rsidRPr="00A5746B" w:rsidRDefault="00DC1E63">
            <w:pPr>
              <w:jc w:val="center"/>
              <w:rPr>
                <w:sz w:val="22"/>
              </w:rPr>
            </w:pPr>
            <w:r w:rsidRPr="00A5746B">
              <w:rPr>
                <w:sz w:val="22"/>
              </w:rPr>
              <w:t>0,0048</w:t>
            </w:r>
          </w:p>
        </w:tc>
        <w:tc>
          <w:tcPr>
            <w:tcW w:w="469" w:type="pct"/>
            <w:shd w:val="clear" w:color="auto" w:fill="auto"/>
            <w:vAlign w:val="center"/>
          </w:tcPr>
          <w:p w:rsidR="00DC1E63" w:rsidRPr="00A5746B" w:rsidRDefault="00DC1E63">
            <w:pPr>
              <w:jc w:val="center"/>
              <w:rPr>
                <w:sz w:val="22"/>
              </w:rPr>
            </w:pPr>
            <w:r w:rsidRPr="00A5746B">
              <w:rPr>
                <w:sz w:val="22"/>
              </w:rPr>
              <w:t>0,0309</w:t>
            </w:r>
          </w:p>
        </w:tc>
        <w:tc>
          <w:tcPr>
            <w:tcW w:w="470" w:type="pct"/>
            <w:shd w:val="clear" w:color="auto" w:fill="auto"/>
            <w:vAlign w:val="center"/>
          </w:tcPr>
          <w:p w:rsidR="00DC1E63" w:rsidRPr="00A5746B" w:rsidRDefault="00DC1E63">
            <w:pPr>
              <w:jc w:val="center"/>
              <w:rPr>
                <w:sz w:val="22"/>
              </w:rPr>
            </w:pPr>
            <w:r w:rsidRPr="00A5746B">
              <w:rPr>
                <w:sz w:val="22"/>
              </w:rPr>
              <w:t>0,0357</w:t>
            </w:r>
          </w:p>
        </w:tc>
        <w:tc>
          <w:tcPr>
            <w:tcW w:w="450" w:type="pct"/>
            <w:shd w:val="clear" w:color="auto" w:fill="auto"/>
            <w:vAlign w:val="center"/>
          </w:tcPr>
          <w:p w:rsidR="00DC1E63" w:rsidRPr="00A5746B" w:rsidRDefault="00DC1E63">
            <w:pPr>
              <w:jc w:val="center"/>
              <w:rPr>
                <w:sz w:val="22"/>
              </w:rPr>
            </w:pPr>
            <w:r w:rsidRPr="00A5746B">
              <w:rPr>
                <w:sz w:val="22"/>
              </w:rPr>
              <w:t>0,0142</w:t>
            </w:r>
          </w:p>
        </w:tc>
        <w:tc>
          <w:tcPr>
            <w:tcW w:w="471" w:type="pct"/>
            <w:shd w:val="clear" w:color="auto" w:fill="auto"/>
            <w:vAlign w:val="center"/>
          </w:tcPr>
          <w:p w:rsidR="00DC1E63" w:rsidRPr="00A5746B" w:rsidRDefault="00DC1E63">
            <w:pPr>
              <w:jc w:val="center"/>
              <w:rPr>
                <w:sz w:val="22"/>
              </w:rPr>
            </w:pPr>
            <w:r w:rsidRPr="00A5746B">
              <w:rPr>
                <w:sz w:val="22"/>
              </w:rPr>
              <w:t>0,0911</w:t>
            </w:r>
          </w:p>
        </w:tc>
        <w:tc>
          <w:tcPr>
            <w:tcW w:w="466" w:type="pct"/>
            <w:shd w:val="clear" w:color="auto" w:fill="auto"/>
            <w:vAlign w:val="center"/>
          </w:tcPr>
          <w:p w:rsidR="00DC1E63" w:rsidRPr="00A5746B" w:rsidRDefault="00DC1E63">
            <w:pPr>
              <w:jc w:val="center"/>
              <w:rPr>
                <w:sz w:val="22"/>
              </w:rPr>
            </w:pPr>
            <w:r w:rsidRPr="00A5746B">
              <w:rPr>
                <w:sz w:val="22"/>
              </w:rPr>
              <w:t>0,1053</w:t>
            </w:r>
          </w:p>
        </w:tc>
      </w:tr>
      <w:tr w:rsidR="00DC1E63" w:rsidRPr="00A5746B" w:rsidTr="00DC1E63">
        <w:trPr>
          <w:cantSplit/>
        </w:trPr>
        <w:tc>
          <w:tcPr>
            <w:tcW w:w="240" w:type="pct"/>
            <w:vAlign w:val="center"/>
          </w:tcPr>
          <w:p w:rsidR="00DC1E63" w:rsidRPr="00A5746B" w:rsidRDefault="00DC1E63" w:rsidP="00ED04A6">
            <w:pPr>
              <w:pStyle w:val="ab"/>
              <w:jc w:val="center"/>
              <w:rPr>
                <w:sz w:val="22"/>
                <w:szCs w:val="22"/>
              </w:rPr>
            </w:pPr>
            <w:r w:rsidRPr="00A5746B">
              <w:rPr>
                <w:sz w:val="22"/>
                <w:szCs w:val="22"/>
              </w:rPr>
              <w:t>6</w:t>
            </w:r>
          </w:p>
        </w:tc>
        <w:tc>
          <w:tcPr>
            <w:tcW w:w="1079" w:type="pct"/>
            <w:shd w:val="clear" w:color="auto" w:fill="auto"/>
            <w:vAlign w:val="center"/>
          </w:tcPr>
          <w:p w:rsidR="00DC1E63" w:rsidRPr="00A5746B" w:rsidRDefault="00DC1E63" w:rsidP="002956A6">
            <w:pPr>
              <w:jc w:val="center"/>
              <w:rPr>
                <w:sz w:val="22"/>
              </w:rPr>
            </w:pPr>
            <w:r w:rsidRPr="00A5746B">
              <w:rPr>
                <w:sz w:val="22"/>
              </w:rPr>
              <w:t>Котельная (п. Яр, пер. Яр-пост, 1-1а)</w:t>
            </w:r>
          </w:p>
        </w:tc>
        <w:tc>
          <w:tcPr>
            <w:tcW w:w="818" w:type="pct"/>
            <w:shd w:val="clear" w:color="auto" w:fill="auto"/>
            <w:vAlign w:val="center"/>
          </w:tcPr>
          <w:p w:rsidR="00DC1E63" w:rsidRPr="00A5746B" w:rsidRDefault="00DC1E63" w:rsidP="002956A6">
            <w:pPr>
              <w:jc w:val="center"/>
              <w:rPr>
                <w:sz w:val="22"/>
                <w:szCs w:val="20"/>
              </w:rPr>
            </w:pPr>
            <w:r w:rsidRPr="00A5746B">
              <w:rPr>
                <w:sz w:val="22"/>
                <w:szCs w:val="20"/>
              </w:rPr>
              <w:t>уголь</w:t>
            </w:r>
          </w:p>
        </w:tc>
        <w:tc>
          <w:tcPr>
            <w:tcW w:w="536" w:type="pct"/>
            <w:shd w:val="clear" w:color="auto" w:fill="auto"/>
            <w:vAlign w:val="center"/>
          </w:tcPr>
          <w:p w:rsidR="00DC1E63" w:rsidRPr="00A5746B" w:rsidRDefault="00DC1E63">
            <w:pPr>
              <w:jc w:val="center"/>
              <w:rPr>
                <w:sz w:val="22"/>
              </w:rPr>
            </w:pPr>
            <w:r w:rsidRPr="00A5746B">
              <w:rPr>
                <w:sz w:val="22"/>
              </w:rPr>
              <w:t>0,0234</w:t>
            </w:r>
          </w:p>
        </w:tc>
        <w:tc>
          <w:tcPr>
            <w:tcW w:w="469" w:type="pct"/>
            <w:shd w:val="clear" w:color="auto" w:fill="auto"/>
            <w:vAlign w:val="center"/>
          </w:tcPr>
          <w:p w:rsidR="00DC1E63" w:rsidRPr="00A5746B" w:rsidRDefault="00DC1E63">
            <w:pPr>
              <w:jc w:val="center"/>
              <w:rPr>
                <w:sz w:val="22"/>
              </w:rPr>
            </w:pPr>
            <w:r w:rsidRPr="00A5746B">
              <w:rPr>
                <w:sz w:val="22"/>
              </w:rPr>
              <w:t>0,1502</w:t>
            </w:r>
          </w:p>
        </w:tc>
        <w:tc>
          <w:tcPr>
            <w:tcW w:w="470" w:type="pct"/>
            <w:shd w:val="clear" w:color="auto" w:fill="auto"/>
            <w:vAlign w:val="center"/>
          </w:tcPr>
          <w:p w:rsidR="00DC1E63" w:rsidRPr="00A5746B" w:rsidRDefault="00DC1E63">
            <w:pPr>
              <w:jc w:val="center"/>
              <w:rPr>
                <w:sz w:val="22"/>
              </w:rPr>
            </w:pPr>
            <w:r w:rsidRPr="00A5746B">
              <w:rPr>
                <w:sz w:val="22"/>
              </w:rPr>
              <w:t>0,1736</w:t>
            </w:r>
          </w:p>
        </w:tc>
        <w:tc>
          <w:tcPr>
            <w:tcW w:w="450" w:type="pct"/>
            <w:shd w:val="clear" w:color="auto" w:fill="auto"/>
            <w:vAlign w:val="center"/>
          </w:tcPr>
          <w:p w:rsidR="00DC1E63" w:rsidRPr="00A5746B" w:rsidRDefault="00DC1E63">
            <w:pPr>
              <w:jc w:val="center"/>
              <w:rPr>
                <w:sz w:val="22"/>
              </w:rPr>
            </w:pPr>
            <w:r w:rsidRPr="00A5746B">
              <w:rPr>
                <w:sz w:val="22"/>
              </w:rPr>
              <w:t>0,0234</w:t>
            </w:r>
          </w:p>
        </w:tc>
        <w:tc>
          <w:tcPr>
            <w:tcW w:w="471" w:type="pct"/>
            <w:shd w:val="clear" w:color="auto" w:fill="auto"/>
            <w:vAlign w:val="center"/>
          </w:tcPr>
          <w:p w:rsidR="00DC1E63" w:rsidRPr="00A5746B" w:rsidRDefault="00DC1E63">
            <w:pPr>
              <w:jc w:val="center"/>
              <w:rPr>
                <w:sz w:val="22"/>
              </w:rPr>
            </w:pPr>
            <w:r w:rsidRPr="00A5746B">
              <w:rPr>
                <w:sz w:val="22"/>
              </w:rPr>
              <w:t>0,1502</w:t>
            </w:r>
          </w:p>
        </w:tc>
        <w:tc>
          <w:tcPr>
            <w:tcW w:w="466" w:type="pct"/>
            <w:shd w:val="clear" w:color="auto" w:fill="auto"/>
            <w:vAlign w:val="center"/>
          </w:tcPr>
          <w:p w:rsidR="00DC1E63" w:rsidRPr="00A5746B" w:rsidRDefault="00DC1E63">
            <w:pPr>
              <w:jc w:val="center"/>
              <w:rPr>
                <w:sz w:val="22"/>
              </w:rPr>
            </w:pPr>
            <w:r w:rsidRPr="00A5746B">
              <w:rPr>
                <w:sz w:val="22"/>
              </w:rPr>
              <w:t>0,1736</w:t>
            </w:r>
          </w:p>
        </w:tc>
      </w:tr>
    </w:tbl>
    <w:p w:rsidR="004D4D73" w:rsidRPr="00A5746B" w:rsidRDefault="004D4D73" w:rsidP="00A23D9F">
      <w:pPr>
        <w:pStyle w:val="Affb"/>
        <w:rPr>
          <w:szCs w:val="24"/>
        </w:rPr>
      </w:pPr>
    </w:p>
    <w:p w:rsidR="00034DF7" w:rsidRPr="00A5746B" w:rsidRDefault="00CC521F" w:rsidP="0006129B">
      <w:pPr>
        <w:pStyle w:val="21"/>
        <w:spacing w:line="240" w:lineRule="auto"/>
      </w:pPr>
      <w:bookmarkStart w:id="280" w:name="_Toc121588566"/>
      <w:r w:rsidRPr="00A5746B">
        <w:t>10.4</w:t>
      </w:r>
      <w:r w:rsidR="003913AD" w:rsidRPr="00A5746B">
        <w:t xml:space="preserve"> </w:t>
      </w:r>
      <w:r w:rsidRPr="00A5746B">
        <w:t>В</w:t>
      </w:r>
      <w:r w:rsidR="00B35576" w:rsidRPr="00A5746B">
        <w:t>иды топлива (в случае, если топливом является уголь, - вид ископаемого угля в соответствии с Межгосударственным стандартом ГОСТ 25543-2013 «Угли бурые, к</w:t>
      </w:r>
      <w:r w:rsidR="00B35576" w:rsidRPr="00A5746B">
        <w:t>а</w:t>
      </w:r>
      <w:r w:rsidR="00B35576" w:rsidRPr="00A5746B">
        <w:t>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w:t>
      </w:r>
      <w:r w:rsidR="00E44D80" w:rsidRPr="00A5746B">
        <w:t>ловой энер</w:t>
      </w:r>
      <w:r w:rsidR="00B35576" w:rsidRPr="00A5746B">
        <w:t>гии по каждой системе теплоснабжения</w:t>
      </w:r>
      <w:bookmarkEnd w:id="280"/>
    </w:p>
    <w:p w:rsidR="0002497E" w:rsidRPr="00A5746B" w:rsidRDefault="0002497E" w:rsidP="0002497E">
      <w:pPr>
        <w:tabs>
          <w:tab w:val="left" w:pos="0"/>
        </w:tabs>
        <w:ind w:firstLine="709"/>
      </w:pPr>
      <w:r w:rsidRPr="00A5746B">
        <w:t>В настоящее время на территории округа действует девятнадцать источников</w:t>
      </w:r>
      <w:r w:rsidR="00BB68A8" w:rsidRPr="00A5746B">
        <w:t xml:space="preserve"> </w:t>
      </w:r>
      <w:r w:rsidRPr="00A5746B">
        <w:t>централ</w:t>
      </w:r>
      <w:r w:rsidRPr="00A5746B">
        <w:t>и</w:t>
      </w:r>
      <w:r w:rsidRPr="00A5746B">
        <w:t xml:space="preserve">зованного теплоснабжения. В качестве основного вида топлива на котельных используется природный газ и твердое топливо (дрова, уголь, пеллеты). </w:t>
      </w:r>
    </w:p>
    <w:p w:rsidR="0002497E" w:rsidRPr="00A5746B" w:rsidRDefault="0002497E" w:rsidP="0002497E">
      <w:pPr>
        <w:tabs>
          <w:tab w:val="left" w:pos="0"/>
        </w:tabs>
        <w:ind w:firstLine="709"/>
      </w:pPr>
      <w:r w:rsidRPr="00A5746B">
        <w:t xml:space="preserve"> Характеристика используемого котельно-печного топлива приведена в таблице ниже.</w:t>
      </w:r>
    </w:p>
    <w:p w:rsidR="0002497E" w:rsidRPr="00A5746B" w:rsidRDefault="0002497E" w:rsidP="0002497E">
      <w:pPr>
        <w:pStyle w:val="Affb"/>
      </w:pPr>
    </w:p>
    <w:p w:rsidR="0002497E" w:rsidRPr="00A5746B" w:rsidRDefault="0002497E" w:rsidP="0002497E">
      <w:pPr>
        <w:widowControl w:val="0"/>
      </w:pPr>
      <w:r w:rsidRPr="00A5746B">
        <w:t xml:space="preserve">Таблица </w:t>
      </w:r>
      <w:fldSimple w:instr=" SEQ Таблица \* ARABIC ">
        <w:r w:rsidR="00A5746B" w:rsidRPr="00A5746B">
          <w:rPr>
            <w:noProof/>
          </w:rPr>
          <w:t>61</w:t>
        </w:r>
      </w:fldSimple>
      <w:r w:rsidRPr="00A5746B">
        <w:t xml:space="preserve"> - Особенности характеристик топлива, поставляемого на источники тепла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59"/>
        <w:gridCol w:w="3321"/>
        <w:gridCol w:w="2135"/>
        <w:gridCol w:w="3522"/>
      </w:tblGrid>
      <w:tr w:rsidR="0002497E" w:rsidRPr="00A5746B" w:rsidTr="002956A6">
        <w:trPr>
          <w:cantSplit/>
          <w:tblHeader/>
        </w:trPr>
        <w:tc>
          <w:tcPr>
            <w:tcW w:w="572" w:type="pct"/>
            <w:vAlign w:val="center"/>
          </w:tcPr>
          <w:p w:rsidR="0002497E" w:rsidRPr="00A5746B" w:rsidRDefault="0002497E" w:rsidP="002956A6">
            <w:pPr>
              <w:widowControl w:val="0"/>
              <w:jc w:val="center"/>
              <w:rPr>
                <w:rFonts w:eastAsia="Tahoma"/>
                <w:sz w:val="22"/>
                <w:lang w:eastAsia="ru-RU" w:bidi="ru-RU"/>
              </w:rPr>
            </w:pPr>
            <w:r w:rsidRPr="00A5746B">
              <w:rPr>
                <w:rFonts w:eastAsia="Tahoma"/>
                <w:sz w:val="22"/>
                <w:lang w:eastAsia="ru-RU" w:bidi="ru-RU"/>
              </w:rPr>
              <w:t>№ п/п</w:t>
            </w:r>
          </w:p>
        </w:tc>
        <w:tc>
          <w:tcPr>
            <w:tcW w:w="1638" w:type="pct"/>
            <w:shd w:val="clear" w:color="auto" w:fill="auto"/>
            <w:vAlign w:val="center"/>
          </w:tcPr>
          <w:p w:rsidR="0002497E" w:rsidRPr="00A5746B" w:rsidRDefault="0002497E" w:rsidP="002956A6">
            <w:pPr>
              <w:widowControl w:val="0"/>
              <w:jc w:val="center"/>
              <w:rPr>
                <w:rFonts w:eastAsia="Tahoma"/>
                <w:sz w:val="22"/>
                <w:lang w:eastAsia="ru-RU" w:bidi="ru-RU"/>
              </w:rPr>
            </w:pPr>
            <w:r w:rsidRPr="00A5746B">
              <w:rPr>
                <w:rFonts w:eastAsia="Tahoma"/>
                <w:sz w:val="22"/>
                <w:lang w:eastAsia="ru-RU" w:bidi="ru-RU"/>
              </w:rPr>
              <w:t>Вид топлива</w:t>
            </w:r>
          </w:p>
        </w:tc>
        <w:tc>
          <w:tcPr>
            <w:tcW w:w="1053" w:type="pct"/>
            <w:shd w:val="clear" w:color="auto" w:fill="auto"/>
            <w:vAlign w:val="center"/>
          </w:tcPr>
          <w:p w:rsidR="0002497E" w:rsidRPr="00A5746B" w:rsidRDefault="0002497E" w:rsidP="002956A6">
            <w:pPr>
              <w:widowControl w:val="0"/>
              <w:jc w:val="center"/>
              <w:rPr>
                <w:rFonts w:eastAsia="Tahoma"/>
                <w:sz w:val="22"/>
                <w:lang w:eastAsia="ru-RU" w:bidi="ru-RU"/>
              </w:rPr>
            </w:pPr>
            <w:r w:rsidRPr="00A5746B">
              <w:rPr>
                <w:rFonts w:eastAsia="Tahoma"/>
                <w:sz w:val="22"/>
                <w:lang w:eastAsia="ru-RU" w:bidi="ru-RU"/>
              </w:rPr>
              <w:t>Показатель</w:t>
            </w:r>
          </w:p>
        </w:tc>
        <w:tc>
          <w:tcPr>
            <w:tcW w:w="1737" w:type="pct"/>
            <w:shd w:val="clear" w:color="auto" w:fill="auto"/>
            <w:vAlign w:val="center"/>
          </w:tcPr>
          <w:p w:rsidR="0002497E" w:rsidRPr="00A5746B" w:rsidRDefault="0002497E" w:rsidP="002956A6">
            <w:pPr>
              <w:widowControl w:val="0"/>
              <w:jc w:val="center"/>
              <w:rPr>
                <w:rFonts w:eastAsia="Tahoma"/>
                <w:sz w:val="22"/>
                <w:lang w:eastAsia="ru-RU" w:bidi="ru-RU"/>
              </w:rPr>
            </w:pPr>
            <w:r w:rsidRPr="00A5746B">
              <w:rPr>
                <w:rFonts w:eastAsia="Tahoma"/>
                <w:sz w:val="22"/>
                <w:lang w:eastAsia="ru-RU" w:bidi="ru-RU"/>
              </w:rPr>
              <w:t>Значение</w:t>
            </w:r>
          </w:p>
        </w:tc>
      </w:tr>
      <w:tr w:rsidR="0002497E" w:rsidRPr="00A5746B" w:rsidTr="002956A6">
        <w:trPr>
          <w:cantSplit/>
        </w:trPr>
        <w:tc>
          <w:tcPr>
            <w:tcW w:w="572" w:type="pct"/>
            <w:vMerge w:val="restart"/>
            <w:vAlign w:val="center"/>
          </w:tcPr>
          <w:p w:rsidR="0002497E" w:rsidRPr="00A5746B" w:rsidRDefault="0002497E" w:rsidP="002956A6">
            <w:pPr>
              <w:pStyle w:val="ab"/>
              <w:jc w:val="center"/>
              <w:rPr>
                <w:sz w:val="22"/>
                <w:szCs w:val="22"/>
              </w:rPr>
            </w:pPr>
            <w:r w:rsidRPr="00A5746B">
              <w:rPr>
                <w:sz w:val="22"/>
                <w:szCs w:val="22"/>
              </w:rPr>
              <w:t>1</w:t>
            </w:r>
          </w:p>
        </w:tc>
        <w:tc>
          <w:tcPr>
            <w:tcW w:w="1638" w:type="pct"/>
            <w:vMerge w:val="restart"/>
            <w:shd w:val="clear" w:color="auto" w:fill="auto"/>
            <w:vAlign w:val="center"/>
          </w:tcPr>
          <w:p w:rsidR="0002497E" w:rsidRPr="00A5746B" w:rsidRDefault="0002497E" w:rsidP="002956A6">
            <w:pPr>
              <w:widowControl w:val="0"/>
              <w:jc w:val="center"/>
              <w:rPr>
                <w:rFonts w:eastAsia="Tahoma"/>
                <w:sz w:val="22"/>
                <w:lang w:eastAsia="ru-RU" w:bidi="ru-RU"/>
              </w:rPr>
            </w:pPr>
            <w:r w:rsidRPr="00A5746B">
              <w:rPr>
                <w:rFonts w:eastAsia="Tahoma"/>
                <w:sz w:val="22"/>
                <w:lang w:eastAsia="ru-RU" w:bidi="ru-RU"/>
              </w:rPr>
              <w:t>природный газ (основное топл</w:t>
            </w:r>
            <w:r w:rsidRPr="00A5746B">
              <w:rPr>
                <w:rFonts w:eastAsia="Tahoma"/>
                <w:sz w:val="22"/>
                <w:lang w:eastAsia="ru-RU" w:bidi="ru-RU"/>
              </w:rPr>
              <w:t>и</w:t>
            </w:r>
            <w:r w:rsidRPr="00A5746B">
              <w:rPr>
                <w:rFonts w:eastAsia="Tahoma"/>
                <w:sz w:val="22"/>
                <w:lang w:eastAsia="ru-RU" w:bidi="ru-RU"/>
              </w:rPr>
              <w:t>во)</w:t>
            </w:r>
          </w:p>
        </w:tc>
        <w:tc>
          <w:tcPr>
            <w:tcW w:w="1053" w:type="pct"/>
            <w:shd w:val="clear" w:color="auto" w:fill="auto"/>
            <w:vAlign w:val="center"/>
          </w:tcPr>
          <w:p w:rsidR="0002497E" w:rsidRPr="00A5746B" w:rsidRDefault="0002497E" w:rsidP="002956A6">
            <w:pPr>
              <w:widowControl w:val="0"/>
              <w:jc w:val="center"/>
              <w:rPr>
                <w:rFonts w:eastAsia="Tahoma"/>
                <w:sz w:val="22"/>
                <w:lang w:eastAsia="ru-RU" w:bidi="ru-RU"/>
              </w:rPr>
            </w:pPr>
            <w:r w:rsidRPr="00A5746B">
              <w:rPr>
                <w:rFonts w:eastAsia="Tahoma"/>
                <w:sz w:val="22"/>
                <w:lang w:eastAsia="ru-RU" w:bidi="ru-RU"/>
              </w:rPr>
              <w:t>Он</w:t>
            </w:r>
            <w:r w:rsidRPr="00A5746B">
              <w:rPr>
                <w:rFonts w:eastAsia="Tahoma"/>
                <w:sz w:val="22"/>
                <w:vertAlign w:val="superscript"/>
                <w:lang w:eastAsia="ru-RU" w:bidi="ru-RU"/>
              </w:rPr>
              <w:t>р</w:t>
            </w:r>
          </w:p>
        </w:tc>
        <w:tc>
          <w:tcPr>
            <w:tcW w:w="1737" w:type="pct"/>
            <w:shd w:val="clear" w:color="auto" w:fill="auto"/>
            <w:vAlign w:val="center"/>
          </w:tcPr>
          <w:p w:rsidR="0002497E" w:rsidRPr="00A5746B" w:rsidRDefault="0002497E" w:rsidP="002956A6">
            <w:pPr>
              <w:widowControl w:val="0"/>
              <w:jc w:val="center"/>
              <w:rPr>
                <w:rFonts w:eastAsia="Tahoma"/>
                <w:sz w:val="22"/>
                <w:vertAlign w:val="superscript"/>
                <w:lang w:eastAsia="ru-RU" w:bidi="ru-RU"/>
              </w:rPr>
            </w:pPr>
            <w:r w:rsidRPr="00A5746B">
              <w:rPr>
                <w:rFonts w:eastAsia="Tahoma"/>
                <w:sz w:val="22"/>
                <w:lang w:eastAsia="ru-RU" w:bidi="ru-RU"/>
              </w:rPr>
              <w:t>Не менее 7600 ккал/нм</w:t>
            </w:r>
            <w:r w:rsidRPr="00A5746B">
              <w:rPr>
                <w:rFonts w:eastAsia="Tahoma"/>
                <w:sz w:val="22"/>
                <w:vertAlign w:val="superscript"/>
                <w:lang w:eastAsia="ru-RU" w:bidi="ru-RU"/>
              </w:rPr>
              <w:t>3</w:t>
            </w:r>
          </w:p>
        </w:tc>
      </w:tr>
      <w:tr w:rsidR="0002497E" w:rsidRPr="00A5746B" w:rsidTr="002956A6">
        <w:trPr>
          <w:cantSplit/>
        </w:trPr>
        <w:tc>
          <w:tcPr>
            <w:tcW w:w="572" w:type="pct"/>
            <w:vMerge/>
            <w:vAlign w:val="center"/>
          </w:tcPr>
          <w:p w:rsidR="0002497E" w:rsidRPr="00A5746B" w:rsidRDefault="0002497E" w:rsidP="002956A6">
            <w:pPr>
              <w:pStyle w:val="ab"/>
              <w:jc w:val="center"/>
              <w:rPr>
                <w:sz w:val="22"/>
                <w:szCs w:val="22"/>
              </w:rPr>
            </w:pPr>
          </w:p>
        </w:tc>
        <w:tc>
          <w:tcPr>
            <w:tcW w:w="1638" w:type="pct"/>
            <w:vMerge/>
            <w:shd w:val="clear" w:color="auto" w:fill="auto"/>
            <w:vAlign w:val="center"/>
          </w:tcPr>
          <w:p w:rsidR="0002497E" w:rsidRPr="00A5746B" w:rsidRDefault="0002497E" w:rsidP="002956A6">
            <w:pPr>
              <w:widowControl w:val="0"/>
              <w:jc w:val="center"/>
              <w:rPr>
                <w:rFonts w:eastAsia="Courier New"/>
                <w:sz w:val="22"/>
                <w:lang w:eastAsia="ru-RU" w:bidi="ru-RU"/>
              </w:rPr>
            </w:pPr>
          </w:p>
        </w:tc>
        <w:tc>
          <w:tcPr>
            <w:tcW w:w="1053" w:type="pct"/>
            <w:shd w:val="clear" w:color="auto" w:fill="auto"/>
            <w:vAlign w:val="center"/>
          </w:tcPr>
          <w:p w:rsidR="0002497E" w:rsidRPr="00A5746B" w:rsidRDefault="0002497E" w:rsidP="002956A6">
            <w:pPr>
              <w:widowControl w:val="0"/>
              <w:jc w:val="center"/>
              <w:rPr>
                <w:rFonts w:eastAsia="Tahoma"/>
                <w:sz w:val="22"/>
                <w:lang w:eastAsia="ru-RU" w:bidi="ru-RU"/>
              </w:rPr>
            </w:pPr>
            <w:r w:rsidRPr="00A5746B">
              <w:rPr>
                <w:rFonts w:eastAsia="Tahoma"/>
                <w:sz w:val="22"/>
                <w:lang w:eastAsia="ru-RU" w:bidi="ru-RU"/>
              </w:rPr>
              <w:t>плотн.</w:t>
            </w:r>
          </w:p>
        </w:tc>
        <w:tc>
          <w:tcPr>
            <w:tcW w:w="1737" w:type="pct"/>
            <w:shd w:val="clear" w:color="auto" w:fill="auto"/>
            <w:vAlign w:val="center"/>
          </w:tcPr>
          <w:p w:rsidR="0002497E" w:rsidRPr="00A5746B" w:rsidRDefault="0002497E" w:rsidP="002956A6">
            <w:pPr>
              <w:widowControl w:val="0"/>
              <w:jc w:val="center"/>
              <w:rPr>
                <w:rFonts w:eastAsia="Tahoma"/>
                <w:sz w:val="22"/>
                <w:vertAlign w:val="superscript"/>
                <w:lang w:eastAsia="ru-RU" w:bidi="ru-RU"/>
              </w:rPr>
            </w:pPr>
            <w:r w:rsidRPr="00A5746B">
              <w:rPr>
                <w:rFonts w:eastAsia="Tahoma"/>
                <w:sz w:val="22"/>
                <w:lang w:eastAsia="ru-RU" w:bidi="ru-RU"/>
              </w:rPr>
              <w:t>0,843 кг/м</w:t>
            </w:r>
            <w:r w:rsidRPr="00A5746B">
              <w:rPr>
                <w:rFonts w:eastAsia="Tahoma"/>
                <w:sz w:val="22"/>
                <w:vertAlign w:val="superscript"/>
                <w:lang w:eastAsia="ru-RU" w:bidi="ru-RU"/>
              </w:rPr>
              <w:t>3</w:t>
            </w:r>
          </w:p>
        </w:tc>
      </w:tr>
      <w:tr w:rsidR="0002497E" w:rsidRPr="00A5746B" w:rsidTr="002956A6">
        <w:trPr>
          <w:cantSplit/>
        </w:trPr>
        <w:tc>
          <w:tcPr>
            <w:tcW w:w="572" w:type="pct"/>
            <w:vAlign w:val="center"/>
          </w:tcPr>
          <w:p w:rsidR="0002497E" w:rsidRPr="00A5746B" w:rsidRDefault="0002497E" w:rsidP="002956A6">
            <w:pPr>
              <w:pStyle w:val="ab"/>
              <w:jc w:val="center"/>
              <w:rPr>
                <w:sz w:val="22"/>
                <w:szCs w:val="22"/>
              </w:rPr>
            </w:pPr>
            <w:r w:rsidRPr="00A5746B">
              <w:rPr>
                <w:sz w:val="22"/>
                <w:szCs w:val="22"/>
              </w:rPr>
              <w:t>2</w:t>
            </w:r>
          </w:p>
        </w:tc>
        <w:tc>
          <w:tcPr>
            <w:tcW w:w="1638" w:type="pct"/>
            <w:shd w:val="clear" w:color="auto" w:fill="auto"/>
            <w:vAlign w:val="center"/>
          </w:tcPr>
          <w:p w:rsidR="0002497E" w:rsidRPr="00A5746B" w:rsidRDefault="0002497E" w:rsidP="002956A6">
            <w:pPr>
              <w:widowControl w:val="0"/>
              <w:jc w:val="center"/>
              <w:rPr>
                <w:rFonts w:eastAsia="Courier New"/>
                <w:sz w:val="22"/>
                <w:lang w:eastAsia="ru-RU" w:bidi="ru-RU"/>
              </w:rPr>
            </w:pPr>
            <w:r w:rsidRPr="00A5746B">
              <w:rPr>
                <w:rFonts w:eastAsia="Courier New"/>
                <w:sz w:val="22"/>
                <w:lang w:eastAsia="ru-RU" w:bidi="ru-RU"/>
              </w:rPr>
              <w:t xml:space="preserve">Каменный уголь </w:t>
            </w:r>
          </w:p>
        </w:tc>
        <w:tc>
          <w:tcPr>
            <w:tcW w:w="1053" w:type="pct"/>
            <w:shd w:val="clear" w:color="auto" w:fill="auto"/>
            <w:vAlign w:val="center"/>
          </w:tcPr>
          <w:p w:rsidR="0002497E" w:rsidRPr="00A5746B" w:rsidRDefault="0002497E" w:rsidP="002956A6">
            <w:pPr>
              <w:widowControl w:val="0"/>
              <w:jc w:val="center"/>
              <w:rPr>
                <w:rFonts w:eastAsia="Tahoma"/>
                <w:sz w:val="22"/>
                <w:lang w:eastAsia="ru-RU" w:bidi="ru-RU"/>
              </w:rPr>
            </w:pPr>
            <w:r w:rsidRPr="00A5746B">
              <w:rPr>
                <w:rFonts w:eastAsia="Tahoma"/>
                <w:sz w:val="22"/>
                <w:lang w:eastAsia="ru-RU" w:bidi="ru-RU"/>
              </w:rPr>
              <w:t>Он</w:t>
            </w:r>
            <w:r w:rsidRPr="00A5746B">
              <w:rPr>
                <w:rFonts w:eastAsia="Tahoma"/>
                <w:sz w:val="22"/>
                <w:vertAlign w:val="superscript"/>
                <w:lang w:eastAsia="ru-RU" w:bidi="ru-RU"/>
              </w:rPr>
              <w:t>р</w:t>
            </w:r>
          </w:p>
        </w:tc>
        <w:tc>
          <w:tcPr>
            <w:tcW w:w="1737" w:type="pct"/>
            <w:shd w:val="clear" w:color="auto" w:fill="auto"/>
            <w:vAlign w:val="center"/>
          </w:tcPr>
          <w:p w:rsidR="0002497E" w:rsidRPr="00A5746B" w:rsidRDefault="0002497E" w:rsidP="002956A6">
            <w:pPr>
              <w:widowControl w:val="0"/>
              <w:jc w:val="center"/>
              <w:rPr>
                <w:rFonts w:eastAsia="Tahoma"/>
                <w:sz w:val="22"/>
                <w:vertAlign w:val="superscript"/>
                <w:lang w:eastAsia="ru-RU" w:bidi="ru-RU"/>
              </w:rPr>
            </w:pPr>
            <w:r w:rsidRPr="00A5746B">
              <w:rPr>
                <w:rFonts w:eastAsia="Tahoma"/>
                <w:sz w:val="22"/>
                <w:lang w:eastAsia="ru-RU" w:bidi="ru-RU"/>
              </w:rPr>
              <w:t>5100 ккал/кг</w:t>
            </w:r>
          </w:p>
        </w:tc>
      </w:tr>
      <w:tr w:rsidR="0002497E" w:rsidRPr="00A5746B" w:rsidTr="002956A6">
        <w:trPr>
          <w:cantSplit/>
        </w:trPr>
        <w:tc>
          <w:tcPr>
            <w:tcW w:w="572" w:type="pct"/>
            <w:vAlign w:val="center"/>
          </w:tcPr>
          <w:p w:rsidR="0002497E" w:rsidRPr="00A5746B" w:rsidRDefault="0002497E" w:rsidP="002956A6">
            <w:pPr>
              <w:pStyle w:val="ab"/>
              <w:jc w:val="center"/>
              <w:rPr>
                <w:sz w:val="22"/>
                <w:szCs w:val="22"/>
              </w:rPr>
            </w:pPr>
            <w:r w:rsidRPr="00A5746B">
              <w:rPr>
                <w:sz w:val="22"/>
                <w:szCs w:val="22"/>
              </w:rPr>
              <w:t>3</w:t>
            </w:r>
          </w:p>
        </w:tc>
        <w:tc>
          <w:tcPr>
            <w:tcW w:w="1638" w:type="pct"/>
            <w:shd w:val="clear" w:color="auto" w:fill="auto"/>
            <w:vAlign w:val="center"/>
          </w:tcPr>
          <w:p w:rsidR="0002497E" w:rsidRPr="00A5746B" w:rsidRDefault="0002497E" w:rsidP="002956A6">
            <w:pPr>
              <w:widowControl w:val="0"/>
              <w:jc w:val="center"/>
              <w:rPr>
                <w:rFonts w:eastAsia="Courier New"/>
                <w:sz w:val="22"/>
                <w:lang w:eastAsia="ru-RU" w:bidi="ru-RU"/>
              </w:rPr>
            </w:pPr>
            <w:r w:rsidRPr="00A5746B">
              <w:rPr>
                <w:rFonts w:eastAsia="Courier New"/>
                <w:sz w:val="22"/>
                <w:lang w:eastAsia="ru-RU" w:bidi="ru-RU"/>
              </w:rPr>
              <w:t>Дрова</w:t>
            </w:r>
          </w:p>
        </w:tc>
        <w:tc>
          <w:tcPr>
            <w:tcW w:w="1053" w:type="pct"/>
            <w:shd w:val="clear" w:color="auto" w:fill="auto"/>
            <w:vAlign w:val="center"/>
          </w:tcPr>
          <w:p w:rsidR="0002497E" w:rsidRPr="00A5746B" w:rsidRDefault="0002497E" w:rsidP="002956A6">
            <w:pPr>
              <w:widowControl w:val="0"/>
              <w:jc w:val="center"/>
              <w:rPr>
                <w:rFonts w:eastAsia="Tahoma"/>
                <w:sz w:val="22"/>
                <w:lang w:eastAsia="ru-RU" w:bidi="ru-RU"/>
              </w:rPr>
            </w:pPr>
            <w:r w:rsidRPr="00A5746B">
              <w:rPr>
                <w:rFonts w:eastAsia="Tahoma"/>
                <w:sz w:val="22"/>
                <w:lang w:eastAsia="ru-RU" w:bidi="ru-RU"/>
              </w:rPr>
              <w:t>Он</w:t>
            </w:r>
            <w:r w:rsidRPr="00A5746B">
              <w:rPr>
                <w:rFonts w:eastAsia="Tahoma"/>
                <w:sz w:val="22"/>
                <w:vertAlign w:val="superscript"/>
                <w:lang w:eastAsia="ru-RU" w:bidi="ru-RU"/>
              </w:rPr>
              <w:t>р</w:t>
            </w:r>
          </w:p>
        </w:tc>
        <w:tc>
          <w:tcPr>
            <w:tcW w:w="1737" w:type="pct"/>
            <w:shd w:val="clear" w:color="auto" w:fill="auto"/>
            <w:vAlign w:val="center"/>
          </w:tcPr>
          <w:p w:rsidR="0002497E" w:rsidRPr="00A5746B" w:rsidRDefault="0002497E" w:rsidP="002956A6">
            <w:pPr>
              <w:widowControl w:val="0"/>
              <w:jc w:val="center"/>
              <w:rPr>
                <w:rFonts w:eastAsia="Tahoma"/>
                <w:sz w:val="22"/>
                <w:lang w:eastAsia="ru-RU" w:bidi="ru-RU"/>
              </w:rPr>
            </w:pPr>
            <w:r w:rsidRPr="00A5746B">
              <w:rPr>
                <w:rFonts w:eastAsia="Tahoma"/>
                <w:sz w:val="22"/>
                <w:lang w:eastAsia="ru-RU" w:bidi="ru-RU"/>
              </w:rPr>
              <w:t>2430 ккал/кг</w:t>
            </w:r>
          </w:p>
        </w:tc>
      </w:tr>
      <w:tr w:rsidR="0002497E" w:rsidRPr="00A5746B" w:rsidTr="002956A6">
        <w:trPr>
          <w:cantSplit/>
        </w:trPr>
        <w:tc>
          <w:tcPr>
            <w:tcW w:w="572" w:type="pct"/>
            <w:vAlign w:val="center"/>
          </w:tcPr>
          <w:p w:rsidR="0002497E" w:rsidRPr="00A5746B" w:rsidRDefault="0002497E" w:rsidP="002956A6">
            <w:pPr>
              <w:pStyle w:val="ab"/>
              <w:jc w:val="center"/>
              <w:rPr>
                <w:sz w:val="22"/>
                <w:szCs w:val="22"/>
              </w:rPr>
            </w:pPr>
            <w:r w:rsidRPr="00A5746B">
              <w:rPr>
                <w:sz w:val="22"/>
                <w:szCs w:val="22"/>
              </w:rPr>
              <w:t>4</w:t>
            </w:r>
          </w:p>
        </w:tc>
        <w:tc>
          <w:tcPr>
            <w:tcW w:w="1638" w:type="pct"/>
            <w:shd w:val="clear" w:color="auto" w:fill="auto"/>
            <w:vAlign w:val="center"/>
          </w:tcPr>
          <w:p w:rsidR="0002497E" w:rsidRPr="00A5746B" w:rsidRDefault="0002497E" w:rsidP="002956A6">
            <w:pPr>
              <w:widowControl w:val="0"/>
              <w:jc w:val="center"/>
              <w:rPr>
                <w:rFonts w:eastAsia="Courier New"/>
                <w:sz w:val="22"/>
                <w:lang w:eastAsia="ru-RU" w:bidi="ru-RU"/>
              </w:rPr>
            </w:pPr>
            <w:r w:rsidRPr="00A5746B">
              <w:rPr>
                <w:rFonts w:eastAsia="Courier New"/>
                <w:sz w:val="22"/>
                <w:lang w:eastAsia="ru-RU" w:bidi="ru-RU"/>
              </w:rPr>
              <w:t>Пеллеты</w:t>
            </w:r>
          </w:p>
        </w:tc>
        <w:tc>
          <w:tcPr>
            <w:tcW w:w="1053" w:type="pct"/>
            <w:shd w:val="clear" w:color="auto" w:fill="auto"/>
            <w:vAlign w:val="center"/>
          </w:tcPr>
          <w:p w:rsidR="0002497E" w:rsidRPr="00A5746B" w:rsidRDefault="0002497E" w:rsidP="002956A6">
            <w:pPr>
              <w:widowControl w:val="0"/>
              <w:jc w:val="center"/>
              <w:rPr>
                <w:rFonts w:eastAsia="Tahoma"/>
                <w:sz w:val="22"/>
                <w:lang w:eastAsia="ru-RU" w:bidi="ru-RU"/>
              </w:rPr>
            </w:pPr>
            <w:r w:rsidRPr="00A5746B">
              <w:rPr>
                <w:rFonts w:eastAsia="Tahoma"/>
                <w:sz w:val="22"/>
                <w:lang w:eastAsia="ru-RU" w:bidi="ru-RU"/>
              </w:rPr>
              <w:t>Он</w:t>
            </w:r>
            <w:r w:rsidRPr="00A5746B">
              <w:rPr>
                <w:rFonts w:eastAsia="Tahoma"/>
                <w:sz w:val="22"/>
                <w:vertAlign w:val="superscript"/>
                <w:lang w:eastAsia="ru-RU" w:bidi="ru-RU"/>
              </w:rPr>
              <w:t>р</w:t>
            </w:r>
          </w:p>
        </w:tc>
        <w:tc>
          <w:tcPr>
            <w:tcW w:w="1737" w:type="pct"/>
            <w:shd w:val="clear" w:color="auto" w:fill="auto"/>
            <w:vAlign w:val="center"/>
          </w:tcPr>
          <w:p w:rsidR="0002497E" w:rsidRPr="00A5746B" w:rsidRDefault="0002497E" w:rsidP="002956A6">
            <w:pPr>
              <w:widowControl w:val="0"/>
              <w:jc w:val="center"/>
              <w:rPr>
                <w:rFonts w:eastAsia="Tahoma"/>
                <w:sz w:val="22"/>
                <w:lang w:eastAsia="ru-RU" w:bidi="ru-RU"/>
              </w:rPr>
            </w:pPr>
            <w:r w:rsidRPr="00A5746B">
              <w:rPr>
                <w:rFonts w:eastAsia="Tahoma"/>
                <w:sz w:val="22"/>
                <w:lang w:eastAsia="ru-RU" w:bidi="ru-RU"/>
              </w:rPr>
              <w:t>4000 ккал/кг</w:t>
            </w:r>
          </w:p>
        </w:tc>
      </w:tr>
    </w:tbl>
    <w:p w:rsidR="0002497E" w:rsidRPr="00A5746B" w:rsidRDefault="0002497E" w:rsidP="0002497E">
      <w:pPr>
        <w:widowControl w:val="0"/>
        <w:adjustRightInd w:val="0"/>
        <w:ind w:firstLine="720"/>
        <w:textAlignment w:val="baseline"/>
        <w:rPr>
          <w:rFonts w:eastAsia="Microsoft YaHei"/>
          <w:szCs w:val="24"/>
        </w:rPr>
      </w:pPr>
    </w:p>
    <w:p w:rsidR="0002497E" w:rsidRPr="00A5746B" w:rsidRDefault="0002497E" w:rsidP="0002497E">
      <w:pPr>
        <w:widowControl w:val="0"/>
        <w:adjustRightInd w:val="0"/>
        <w:ind w:firstLine="720"/>
        <w:textAlignment w:val="baseline"/>
        <w:rPr>
          <w:rFonts w:eastAsia="Microsoft YaHei"/>
          <w:szCs w:val="24"/>
        </w:rPr>
      </w:pPr>
      <w:r w:rsidRPr="00A5746B">
        <w:rPr>
          <w:rFonts w:eastAsia="Microsoft YaHei"/>
          <w:szCs w:val="24"/>
        </w:rPr>
        <w:t>При отсутствии централизованного теплоснабжения отопление жилых и общественных зданий осуществляется с помощью индивидуальных источников тепловой энергии (газовые котлы, твердотопливные котлы, печи на твердом топливе, электроотопление).</w:t>
      </w:r>
    </w:p>
    <w:p w:rsidR="00B35576" w:rsidRPr="00A5746B" w:rsidRDefault="00CC521F" w:rsidP="0006129B">
      <w:pPr>
        <w:pStyle w:val="21"/>
        <w:spacing w:line="240" w:lineRule="auto"/>
        <w:rPr>
          <w:rFonts w:eastAsia="Microsoft YaHei"/>
        </w:rPr>
      </w:pPr>
      <w:bookmarkStart w:id="281" w:name="_Toc121588567"/>
      <w:r w:rsidRPr="00A5746B">
        <w:lastRenderedPageBreak/>
        <w:t>10.5</w:t>
      </w:r>
      <w:r w:rsidR="00257D34" w:rsidRPr="00A5746B">
        <w:t xml:space="preserve"> </w:t>
      </w:r>
      <w:r w:rsidRPr="00A5746B">
        <w:t>П</w:t>
      </w:r>
      <w:r w:rsidR="00B35576" w:rsidRPr="00A5746B">
        <w:rPr>
          <w:rFonts w:eastAsia="Microsoft YaHei"/>
        </w:rPr>
        <w:t>реобладающий вид топлива, определяемый по совокупности всех систем те</w:t>
      </w:r>
      <w:r w:rsidR="00B35576" w:rsidRPr="00A5746B">
        <w:rPr>
          <w:rFonts w:eastAsia="Microsoft YaHei"/>
        </w:rPr>
        <w:t>п</w:t>
      </w:r>
      <w:r w:rsidR="00B35576" w:rsidRPr="00A5746B">
        <w:rPr>
          <w:rFonts w:eastAsia="Microsoft YaHei"/>
        </w:rPr>
        <w:t xml:space="preserve">лоснабжения, находящихся в </w:t>
      </w:r>
      <w:r w:rsidR="00FE6FCF" w:rsidRPr="00A5746B">
        <w:rPr>
          <w:rFonts w:eastAsia="Microsoft YaHei"/>
        </w:rPr>
        <w:t>округа</w:t>
      </w:r>
      <w:bookmarkEnd w:id="281"/>
    </w:p>
    <w:p w:rsidR="0002497E" w:rsidRPr="00A5746B" w:rsidRDefault="0002497E" w:rsidP="0002497E">
      <w:pPr>
        <w:tabs>
          <w:tab w:val="left" w:pos="0"/>
        </w:tabs>
        <w:ind w:firstLine="709"/>
      </w:pPr>
      <w:r w:rsidRPr="00A5746B">
        <w:t>В настоящее время на территории округа действует девятнадцать источников централ</w:t>
      </w:r>
      <w:r w:rsidRPr="00A5746B">
        <w:t>и</w:t>
      </w:r>
      <w:r w:rsidRPr="00A5746B">
        <w:t xml:space="preserve">зованного теплоснабжения. В качестве основного вида топлива на котельных используется природный газ и твердое топливо (дрова, уголь, пеллеты). </w:t>
      </w:r>
    </w:p>
    <w:p w:rsidR="0002497E" w:rsidRPr="00A5746B" w:rsidRDefault="0002497E" w:rsidP="0002497E">
      <w:pPr>
        <w:tabs>
          <w:tab w:val="left" w:pos="0"/>
        </w:tabs>
        <w:ind w:firstLine="709"/>
        <w:rPr>
          <w:szCs w:val="24"/>
        </w:rPr>
      </w:pPr>
      <w:r w:rsidRPr="00A5746B">
        <w:rPr>
          <w:szCs w:val="24"/>
        </w:rPr>
        <w:t xml:space="preserve">Преобладающим видом </w:t>
      </w:r>
      <w:r w:rsidR="007C6B59" w:rsidRPr="00A5746B">
        <w:rPr>
          <w:szCs w:val="24"/>
        </w:rPr>
        <w:t>топлива, используемого на котельных округа</w:t>
      </w:r>
      <w:r w:rsidRPr="00A5746B">
        <w:rPr>
          <w:szCs w:val="24"/>
        </w:rPr>
        <w:t>, является приро</w:t>
      </w:r>
      <w:r w:rsidRPr="00A5746B">
        <w:rPr>
          <w:szCs w:val="24"/>
        </w:rPr>
        <w:t>д</w:t>
      </w:r>
      <w:r w:rsidRPr="00A5746B">
        <w:rPr>
          <w:szCs w:val="24"/>
        </w:rPr>
        <w:t>ный газ, его доля в общем объеме потребления котельно-печного топлива составляет 86,1%. Доля потребления каменного угля составляет 11,9%, пеллет – 1,9%.</w:t>
      </w:r>
    </w:p>
    <w:p w:rsidR="00034DF7" w:rsidRPr="00A5746B" w:rsidRDefault="00CC521F" w:rsidP="0006129B">
      <w:pPr>
        <w:pStyle w:val="21"/>
        <w:spacing w:line="240" w:lineRule="auto"/>
      </w:pPr>
      <w:bookmarkStart w:id="282" w:name="_Toc121588568"/>
      <w:r w:rsidRPr="00A5746B">
        <w:t>10.6</w:t>
      </w:r>
      <w:r w:rsidR="00C73979" w:rsidRPr="00A5746B">
        <w:t xml:space="preserve"> </w:t>
      </w:r>
      <w:r w:rsidRPr="00A5746B">
        <w:t>П</w:t>
      </w:r>
      <w:r w:rsidR="00B35576" w:rsidRPr="00A5746B">
        <w:t xml:space="preserve">риоритетное направление развития топливного баланса </w:t>
      </w:r>
      <w:r w:rsidR="00FE6FCF" w:rsidRPr="00A5746B">
        <w:t>округа</w:t>
      </w:r>
      <w:bookmarkEnd w:id="282"/>
    </w:p>
    <w:p w:rsidR="00BD4BE4" w:rsidRPr="00A5746B" w:rsidRDefault="00BD4BE4" w:rsidP="00BD4BE4">
      <w:pPr>
        <w:tabs>
          <w:tab w:val="left" w:pos="0"/>
        </w:tabs>
        <w:ind w:firstLine="709"/>
      </w:pPr>
      <w:bookmarkStart w:id="283" w:name="_Toc95854828"/>
      <w:r w:rsidRPr="00A5746B">
        <w:rPr>
          <w:rFonts w:eastAsia="Microsoft YaHei"/>
          <w:szCs w:val="24"/>
        </w:rPr>
        <w:t xml:space="preserve">На территории </w:t>
      </w:r>
      <w:r w:rsidR="00FE6FCF" w:rsidRPr="00A5746B">
        <w:rPr>
          <w:rFonts w:eastAsia="Microsoft YaHei"/>
          <w:szCs w:val="24"/>
        </w:rPr>
        <w:t>округа</w:t>
      </w:r>
      <w:r w:rsidRPr="00A5746B">
        <w:rPr>
          <w:rFonts w:eastAsia="Microsoft YaHei"/>
          <w:szCs w:val="24"/>
        </w:rPr>
        <w:t xml:space="preserve"> </w:t>
      </w:r>
      <w:r w:rsidR="00A26189" w:rsidRPr="00A5746B">
        <w:rPr>
          <w:rFonts w:eastAsia="Microsoft YaHei"/>
          <w:szCs w:val="24"/>
        </w:rPr>
        <w:t xml:space="preserve">действует </w:t>
      </w:r>
      <w:r w:rsidR="00D439F6" w:rsidRPr="00A5746B">
        <w:rPr>
          <w:rFonts w:eastAsia="Microsoft YaHei"/>
          <w:szCs w:val="24"/>
        </w:rPr>
        <w:t>девятнадцать источников</w:t>
      </w:r>
      <w:r w:rsidR="0002497E" w:rsidRPr="00A5746B">
        <w:rPr>
          <w:rFonts w:eastAsia="Microsoft YaHei"/>
          <w:szCs w:val="24"/>
        </w:rPr>
        <w:t xml:space="preserve"> </w:t>
      </w:r>
      <w:r w:rsidR="002E6EC9" w:rsidRPr="00A5746B">
        <w:rPr>
          <w:rFonts w:eastAsia="Microsoft YaHei"/>
          <w:szCs w:val="24"/>
        </w:rPr>
        <w:t>централизованного тепл</w:t>
      </w:r>
      <w:r w:rsidR="002E6EC9" w:rsidRPr="00A5746B">
        <w:rPr>
          <w:rFonts w:eastAsia="Microsoft YaHei"/>
          <w:szCs w:val="24"/>
        </w:rPr>
        <w:t>о</w:t>
      </w:r>
      <w:r w:rsidR="002E6EC9" w:rsidRPr="00A5746B">
        <w:rPr>
          <w:rFonts w:eastAsia="Microsoft YaHei"/>
          <w:szCs w:val="24"/>
        </w:rPr>
        <w:t>снабжения</w:t>
      </w:r>
      <w:r w:rsidRPr="00A5746B">
        <w:rPr>
          <w:rFonts w:eastAsia="Microsoft YaHei"/>
          <w:szCs w:val="24"/>
        </w:rPr>
        <w:t>, отапливающий социально-значимые, общественные здания и жилой фонд.</w:t>
      </w:r>
      <w:r w:rsidRPr="00A5746B">
        <w:t xml:space="preserve"> </w:t>
      </w:r>
      <w:r w:rsidR="00A935BB" w:rsidRPr="00A5746B">
        <w:t>В кач</w:t>
      </w:r>
      <w:r w:rsidR="00A935BB" w:rsidRPr="00A5746B">
        <w:t>е</w:t>
      </w:r>
      <w:r w:rsidR="00A935BB" w:rsidRPr="00A5746B">
        <w:t>стве основного вида топлива на котельных используется природный газ и твердое топливо (дрова, уголь, пеллеты).</w:t>
      </w:r>
    </w:p>
    <w:p w:rsidR="0002497E" w:rsidRPr="00A5746B" w:rsidRDefault="0002497E" w:rsidP="0002497E">
      <w:pPr>
        <w:tabs>
          <w:tab w:val="left" w:pos="0"/>
        </w:tabs>
        <w:ind w:firstLine="567"/>
        <w:rPr>
          <w:szCs w:val="24"/>
        </w:rPr>
      </w:pPr>
      <w:r w:rsidRPr="00A5746B">
        <w:rPr>
          <w:rFonts w:eastAsia="Times New Roman"/>
          <w:szCs w:val="24"/>
          <w:lang w:eastAsia="ru-RU"/>
        </w:rPr>
        <w:t>Основным направлением развития системы теплоснабжения выбрано сохранение сущ</w:t>
      </w:r>
      <w:r w:rsidRPr="00A5746B">
        <w:rPr>
          <w:rFonts w:eastAsia="Times New Roman"/>
          <w:szCs w:val="24"/>
          <w:lang w:eastAsia="ru-RU"/>
        </w:rPr>
        <w:t>е</w:t>
      </w:r>
      <w:r w:rsidRPr="00A5746B">
        <w:rPr>
          <w:rFonts w:eastAsia="Times New Roman"/>
          <w:szCs w:val="24"/>
          <w:lang w:eastAsia="ru-RU"/>
        </w:rPr>
        <w:t>ствующей системы с проведением работ по модернизации оборудования источника централ</w:t>
      </w:r>
      <w:r w:rsidRPr="00A5746B">
        <w:rPr>
          <w:rFonts w:eastAsia="Times New Roman"/>
          <w:szCs w:val="24"/>
          <w:lang w:eastAsia="ru-RU"/>
        </w:rPr>
        <w:t>и</w:t>
      </w:r>
      <w:r w:rsidRPr="00A5746B">
        <w:rPr>
          <w:rFonts w:eastAsia="Times New Roman"/>
          <w:szCs w:val="24"/>
          <w:lang w:eastAsia="ru-RU"/>
        </w:rPr>
        <w:t>зованного теплоснабжения (</w:t>
      </w:r>
      <w:r w:rsidRPr="00A5746B">
        <w:t>замена изношенного оборудования, проведение текущих и план</w:t>
      </w:r>
      <w:r w:rsidRPr="00A5746B">
        <w:t>о</w:t>
      </w:r>
      <w:r w:rsidRPr="00A5746B">
        <w:t xml:space="preserve">вых ремонтов и т.д.). </w:t>
      </w:r>
      <w:r w:rsidRPr="00A5746B">
        <w:rPr>
          <w:szCs w:val="24"/>
        </w:rPr>
        <w:t>Для обеспечения качественного и надежного теплоснабжения потребит</w:t>
      </w:r>
      <w:r w:rsidRPr="00A5746B">
        <w:rPr>
          <w:szCs w:val="24"/>
        </w:rPr>
        <w:t>е</w:t>
      </w:r>
      <w:r w:rsidRPr="00A5746B">
        <w:rPr>
          <w:szCs w:val="24"/>
        </w:rPr>
        <w:t>лей, данный вариант развития предусматривает также поэтапную замену сетей теплоснабжения со сроком эксплуатации более 25 лет.</w:t>
      </w:r>
    </w:p>
    <w:p w:rsidR="00BD4BE4" w:rsidRPr="00A5746B" w:rsidRDefault="00BD4BE4" w:rsidP="00BD4BE4">
      <w:pPr>
        <w:pStyle w:val="Affb"/>
      </w:pPr>
      <w:r w:rsidRPr="00A5746B">
        <w:t>Перевод котельной на другие виды топлива не планируется.</w:t>
      </w:r>
    </w:p>
    <w:p w:rsidR="00AC01BD" w:rsidRPr="00A5746B" w:rsidRDefault="007D12AB" w:rsidP="0006129B">
      <w:pPr>
        <w:pStyle w:val="21"/>
        <w:spacing w:line="240" w:lineRule="auto"/>
        <w:rPr>
          <w:rFonts w:eastAsia="Microsoft YaHei"/>
        </w:rPr>
      </w:pPr>
      <w:bookmarkStart w:id="284" w:name="_Toc121588569"/>
      <w:r w:rsidRPr="00A5746B">
        <w:rPr>
          <w:rFonts w:eastAsia="Microsoft YaHei"/>
        </w:rPr>
        <w:t>10.</w:t>
      </w:r>
      <w:r w:rsidR="00CC521F" w:rsidRPr="00A5746B">
        <w:rPr>
          <w:rFonts w:eastAsia="Microsoft YaHei"/>
        </w:rPr>
        <w:t>7</w:t>
      </w:r>
      <w:r w:rsidRPr="00A5746B">
        <w:rPr>
          <w:rFonts w:eastAsia="Microsoft YaHei"/>
        </w:rPr>
        <w:t xml:space="preserve"> </w:t>
      </w:r>
      <w:r w:rsidR="00AC01BD" w:rsidRPr="00A5746B">
        <w:rPr>
          <w:rFonts w:eastAsia="Microsoft YaHei"/>
        </w:rPr>
        <w:t xml:space="preserve">Состав изменений </w:t>
      </w:r>
      <w:r w:rsidR="00540956" w:rsidRPr="00A5746B">
        <w:rPr>
          <w:rFonts w:eastAsia="Microsoft YaHei"/>
        </w:rPr>
        <w:t>выполненных в доработанной и (или) актуализированной схеме теплоснабжения</w:t>
      </w:r>
      <w:bookmarkEnd w:id="283"/>
      <w:bookmarkEnd w:id="284"/>
    </w:p>
    <w:p w:rsidR="00DD0BFB" w:rsidRPr="00A5746B" w:rsidRDefault="0012675A" w:rsidP="0006129B">
      <w:pPr>
        <w:ind w:firstLine="567"/>
      </w:pPr>
      <w:r w:rsidRPr="00A5746B">
        <w:t xml:space="preserve">Глава разработана </w:t>
      </w:r>
      <w:r w:rsidR="003F7AC4" w:rsidRPr="00A5746B">
        <w:t xml:space="preserve">в соответствии </w:t>
      </w:r>
      <w:r w:rsidR="00DD0BFB" w:rsidRPr="00A5746B">
        <w:t xml:space="preserve">с действующей редакцией </w:t>
      </w:r>
      <w:r w:rsidR="00C879D3" w:rsidRPr="00A5746B">
        <w:t>Постановления Правител</w:t>
      </w:r>
      <w:r w:rsidR="00C879D3" w:rsidRPr="00A5746B">
        <w:t>ь</w:t>
      </w:r>
      <w:r w:rsidR="00C879D3" w:rsidRPr="00A5746B">
        <w:t>ства РФ от 22.02.2012 № 154</w:t>
      </w:r>
      <w:r w:rsidR="003F3107" w:rsidRPr="00A5746B">
        <w:t xml:space="preserve"> </w:t>
      </w:r>
      <w:r w:rsidR="00DD0BFB" w:rsidRPr="00A5746B">
        <w:t xml:space="preserve">«О требованиях к схемам теплоснабжения, порядку их </w:t>
      </w:r>
      <w:r w:rsidR="008E4EBE" w:rsidRPr="00A5746B">
        <w:t>разработки</w:t>
      </w:r>
      <w:r w:rsidR="00DD0BFB" w:rsidRPr="00A5746B">
        <w:t xml:space="preserve"> и утверждения» </w:t>
      </w:r>
      <w:r w:rsidR="00C6704F" w:rsidRPr="00A5746B">
        <w:t xml:space="preserve">(в редакции </w:t>
      </w:r>
      <w:r w:rsidR="007010E8" w:rsidRPr="00A5746B">
        <w:t>Постановлений Правительства РФ</w:t>
      </w:r>
      <w:r w:rsidR="00DD0BFB" w:rsidRPr="00A5746B">
        <w:t xml:space="preserve"> от 07.10.2014 № 1016, от 18.03.2016 № 208, от 23.03.2016 № 229, от 12.07.2016 № 666, от 03.04.2018 № 405, от 16.03.2019 № </w:t>
      </w:r>
      <w:r w:rsidR="00127490" w:rsidRPr="00A5746B">
        <w:t>276) и Методическими указаниями (</w:t>
      </w:r>
      <w:r w:rsidR="003965AF" w:rsidRPr="00A5746B">
        <w:t>утв. Приказом Минэнерго России от 05.03.2019 № 212 «Об утверждении Методических указаний по разработке схем теплоснабжения»</w:t>
      </w:r>
      <w:r w:rsidR="00127490" w:rsidRPr="00A5746B">
        <w:t>).</w:t>
      </w:r>
    </w:p>
    <w:p w:rsidR="000B2614" w:rsidRPr="00A5746B" w:rsidRDefault="000B2614" w:rsidP="0006129B">
      <w:pPr>
        <w:jc w:val="center"/>
        <w:rPr>
          <w:szCs w:val="24"/>
        </w:rPr>
      </w:pPr>
    </w:p>
    <w:p w:rsidR="000B2614" w:rsidRPr="00A5746B" w:rsidRDefault="000B2614" w:rsidP="0006129B">
      <w:pPr>
        <w:pStyle w:val="1"/>
        <w:sectPr w:rsidR="000B2614" w:rsidRPr="00A5746B" w:rsidSect="003B765F">
          <w:pgSz w:w="11906" w:h="16838"/>
          <w:pgMar w:top="1134" w:right="851" w:bottom="1134" w:left="1134" w:header="709" w:footer="709" w:gutter="0"/>
          <w:cols w:space="708"/>
          <w:docGrid w:linePitch="360"/>
        </w:sectPr>
      </w:pPr>
      <w:bookmarkStart w:id="285" w:name="_Toc343877039"/>
      <w:bookmarkStart w:id="286" w:name="_Toc422303800"/>
    </w:p>
    <w:p w:rsidR="003A5836" w:rsidRPr="00A5746B" w:rsidRDefault="003A5836" w:rsidP="0006129B">
      <w:pPr>
        <w:pStyle w:val="1"/>
      </w:pPr>
      <w:bookmarkStart w:id="287" w:name="_Toc121588570"/>
      <w:r w:rsidRPr="00A5746B">
        <w:lastRenderedPageBreak/>
        <w:t xml:space="preserve">ГЛАВА </w:t>
      </w:r>
      <w:r w:rsidR="00231152" w:rsidRPr="00A5746B">
        <w:t>11</w:t>
      </w:r>
      <w:r w:rsidRPr="00A5746B">
        <w:t xml:space="preserve"> </w:t>
      </w:r>
      <w:bookmarkEnd w:id="285"/>
      <w:bookmarkEnd w:id="286"/>
      <w:r w:rsidR="00B35576" w:rsidRPr="00A5746B">
        <w:t>Оценка надежности теплоснабжения</w:t>
      </w:r>
      <w:bookmarkEnd w:id="287"/>
    </w:p>
    <w:p w:rsidR="00AE24A9" w:rsidRPr="00A5746B" w:rsidRDefault="00CC521F" w:rsidP="0006129B">
      <w:pPr>
        <w:pStyle w:val="21"/>
        <w:spacing w:line="240" w:lineRule="auto"/>
        <w:rPr>
          <w:lang w:eastAsia="ru-RU"/>
        </w:rPr>
      </w:pPr>
      <w:bookmarkStart w:id="288" w:name="_Toc121588571"/>
      <w:r w:rsidRPr="00A5746B">
        <w:rPr>
          <w:lang w:eastAsia="ru-RU"/>
        </w:rPr>
        <w:t>11.1</w:t>
      </w:r>
      <w:r w:rsidR="00AE24A9" w:rsidRPr="00A5746B">
        <w:rPr>
          <w:lang w:eastAsia="ru-RU"/>
        </w:rPr>
        <w:t xml:space="preserve"> </w:t>
      </w:r>
      <w:r w:rsidRPr="00A5746B">
        <w:rPr>
          <w:lang w:eastAsia="ru-RU"/>
        </w:rPr>
        <w:t>М</w:t>
      </w:r>
      <w:r w:rsidR="00B35576" w:rsidRPr="00A5746B">
        <w:rPr>
          <w:lang w:eastAsia="ru-RU"/>
        </w:rPr>
        <w:t>етод и результаты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bookmarkEnd w:id="288"/>
    </w:p>
    <w:p w:rsidR="00302B66" w:rsidRPr="00A5746B" w:rsidRDefault="00302B66" w:rsidP="0006129B">
      <w:pPr>
        <w:ind w:firstLine="567"/>
        <w:contextualSpacing/>
        <w:rPr>
          <w:szCs w:val="24"/>
        </w:rPr>
      </w:pPr>
      <w:r w:rsidRPr="00A5746B">
        <w:rPr>
          <w:szCs w:val="24"/>
        </w:rPr>
        <w:t>Методика расчета и оценки показателей надежности системы теплоснабжения выполняется в соответствии с приложением 40 Метод</w:t>
      </w:r>
      <w:r w:rsidRPr="00A5746B">
        <w:rPr>
          <w:szCs w:val="24"/>
        </w:rPr>
        <w:t>и</w:t>
      </w:r>
      <w:r w:rsidRPr="00A5746B">
        <w:rPr>
          <w:szCs w:val="24"/>
        </w:rPr>
        <w:t xml:space="preserve">ческих указаний по разработке схем теплоснабжения, </w:t>
      </w:r>
      <w:r w:rsidR="00DE55A1" w:rsidRPr="00A5746B">
        <w:rPr>
          <w:szCs w:val="24"/>
        </w:rPr>
        <w:t>утв. Приказом Минэнерго России от 05.03.2019 № 212 «Об утверждении Методич</w:t>
      </w:r>
      <w:r w:rsidR="00DE55A1" w:rsidRPr="00A5746B">
        <w:rPr>
          <w:szCs w:val="24"/>
        </w:rPr>
        <w:t>е</w:t>
      </w:r>
      <w:r w:rsidR="00DE55A1" w:rsidRPr="00A5746B">
        <w:rPr>
          <w:szCs w:val="24"/>
        </w:rPr>
        <w:t>ских указаний по разработке схем теплоснабжения».</w:t>
      </w:r>
      <w:r w:rsidRPr="00A5746B">
        <w:rPr>
          <w:szCs w:val="24"/>
        </w:rPr>
        <w:t xml:space="preserve"> Основные положения данной методики приведены в части 9 Главы 1 настоящего док</w:t>
      </w:r>
      <w:r w:rsidRPr="00A5746B">
        <w:rPr>
          <w:szCs w:val="24"/>
        </w:rPr>
        <w:t>у</w:t>
      </w:r>
      <w:r w:rsidRPr="00A5746B">
        <w:rPr>
          <w:szCs w:val="24"/>
        </w:rPr>
        <w:t>менты.</w:t>
      </w:r>
    </w:p>
    <w:p w:rsidR="00496D37" w:rsidRPr="00A5746B" w:rsidRDefault="00496D37" w:rsidP="0006129B">
      <w:pPr>
        <w:ind w:firstLine="567"/>
        <w:rPr>
          <w:szCs w:val="24"/>
        </w:rPr>
      </w:pPr>
    </w:p>
    <w:p w:rsidR="008B79CC" w:rsidRPr="00A5746B" w:rsidRDefault="008B79CC" w:rsidP="008B79CC">
      <w:pPr>
        <w:pStyle w:val="aff9"/>
        <w:spacing w:line="240" w:lineRule="auto"/>
      </w:pPr>
      <w:bookmarkStart w:id="289" w:name="_Toc343247326"/>
      <w:bookmarkStart w:id="290" w:name="_Toc343877040"/>
      <w:r w:rsidRPr="00A5746B">
        <w:t xml:space="preserve">Таблица </w:t>
      </w:r>
      <w:fldSimple w:instr=" SEQ Таблица \* ARABIC ">
        <w:r w:rsidR="00A5746B" w:rsidRPr="00A5746B">
          <w:rPr>
            <w:noProof/>
          </w:rPr>
          <w:t>62</w:t>
        </w:r>
      </w:fldSimple>
      <w:r w:rsidRPr="00A5746B">
        <w:t xml:space="preserve"> – Надежность систем теплоснабжения централизованных котельных </w:t>
      </w:r>
    </w:p>
    <w:tbl>
      <w:tblPr>
        <w:tblW w:w="5102" w:type="pct"/>
        <w:jc w:val="center"/>
        <w:tblBorders>
          <w:top w:val="single" w:sz="4" w:space="0" w:color="000000"/>
          <w:left w:val="single" w:sz="4" w:space="0" w:color="000000"/>
          <w:bottom w:val="single" w:sz="4" w:space="0" w:color="auto"/>
          <w:right w:val="single" w:sz="4" w:space="0" w:color="000000"/>
          <w:insideH w:val="single" w:sz="4" w:space="0" w:color="000000"/>
          <w:insideV w:val="single" w:sz="4" w:space="0" w:color="000000"/>
        </w:tblBorders>
        <w:tblLook w:val="04A0" w:firstRow="1" w:lastRow="0" w:firstColumn="1" w:lastColumn="0" w:noHBand="0" w:noVBand="1"/>
      </w:tblPr>
      <w:tblGrid>
        <w:gridCol w:w="773"/>
        <w:gridCol w:w="3597"/>
        <w:gridCol w:w="2640"/>
        <w:gridCol w:w="2640"/>
        <w:gridCol w:w="5438"/>
      </w:tblGrid>
      <w:tr w:rsidR="008B79CC" w:rsidRPr="00A5746B" w:rsidTr="00122966">
        <w:trPr>
          <w:cantSplit/>
          <w:tblHeader/>
          <w:jc w:val="center"/>
        </w:trPr>
        <w:tc>
          <w:tcPr>
            <w:tcW w:w="256" w:type="pct"/>
            <w:shd w:val="clear" w:color="auto" w:fill="auto"/>
            <w:vAlign w:val="center"/>
            <w:hideMark/>
          </w:tcPr>
          <w:p w:rsidR="008B79CC" w:rsidRPr="00A5746B" w:rsidRDefault="008B79CC" w:rsidP="00122966">
            <w:pPr>
              <w:jc w:val="center"/>
              <w:rPr>
                <w:rFonts w:eastAsia="Times New Roman"/>
                <w:sz w:val="22"/>
                <w:lang w:eastAsia="ru-RU"/>
              </w:rPr>
            </w:pPr>
            <w:r w:rsidRPr="00A5746B">
              <w:rPr>
                <w:rFonts w:eastAsia="Times New Roman"/>
                <w:sz w:val="22"/>
                <w:lang w:eastAsia="ru-RU"/>
              </w:rPr>
              <w:t>№ п/п</w:t>
            </w:r>
          </w:p>
        </w:tc>
        <w:tc>
          <w:tcPr>
            <w:tcW w:w="1192" w:type="pct"/>
            <w:shd w:val="clear" w:color="auto" w:fill="auto"/>
            <w:vAlign w:val="center"/>
            <w:hideMark/>
          </w:tcPr>
          <w:p w:rsidR="008B79CC" w:rsidRPr="00A5746B" w:rsidRDefault="008B79CC" w:rsidP="00122966">
            <w:pPr>
              <w:jc w:val="center"/>
              <w:rPr>
                <w:rFonts w:eastAsia="Times New Roman"/>
                <w:sz w:val="22"/>
                <w:lang w:eastAsia="ru-RU"/>
              </w:rPr>
            </w:pPr>
            <w:r w:rsidRPr="00A5746B">
              <w:rPr>
                <w:rFonts w:eastAsia="Times New Roman"/>
                <w:sz w:val="22"/>
                <w:lang w:eastAsia="ru-RU"/>
              </w:rPr>
              <w:t>Наименование источника</w:t>
            </w:r>
          </w:p>
        </w:tc>
        <w:tc>
          <w:tcPr>
            <w:tcW w:w="875" w:type="pct"/>
            <w:shd w:val="clear" w:color="auto" w:fill="auto"/>
            <w:vAlign w:val="center"/>
          </w:tcPr>
          <w:p w:rsidR="008B79CC" w:rsidRPr="00A5746B" w:rsidRDefault="008B79CC" w:rsidP="00122966">
            <w:pPr>
              <w:jc w:val="center"/>
              <w:rPr>
                <w:rFonts w:eastAsia="Times New Roman"/>
                <w:bCs/>
                <w:sz w:val="22"/>
                <w:lang w:eastAsia="ru-RU"/>
              </w:rPr>
            </w:pPr>
            <w:r w:rsidRPr="00A5746B">
              <w:rPr>
                <w:rFonts w:eastAsia="Times New Roman"/>
                <w:bCs/>
                <w:sz w:val="22"/>
                <w:lang w:eastAsia="ru-RU"/>
              </w:rPr>
              <w:t>Нормативные значения показателей надежности теплоснабжения</w:t>
            </w:r>
          </w:p>
        </w:tc>
        <w:tc>
          <w:tcPr>
            <w:tcW w:w="875" w:type="pct"/>
            <w:shd w:val="clear" w:color="auto" w:fill="auto"/>
            <w:vAlign w:val="center"/>
          </w:tcPr>
          <w:p w:rsidR="008B79CC" w:rsidRPr="00A5746B" w:rsidRDefault="008B79CC" w:rsidP="00122966">
            <w:pPr>
              <w:jc w:val="center"/>
              <w:rPr>
                <w:rFonts w:eastAsia="Times New Roman"/>
                <w:bCs/>
                <w:sz w:val="22"/>
                <w:lang w:eastAsia="ru-RU"/>
              </w:rPr>
            </w:pPr>
            <w:r w:rsidRPr="00A5746B">
              <w:rPr>
                <w:rFonts w:eastAsia="Times New Roman"/>
                <w:bCs/>
                <w:sz w:val="22"/>
                <w:lang w:eastAsia="ru-RU"/>
              </w:rPr>
              <w:t>Расчетные значения п</w:t>
            </w:r>
            <w:r w:rsidRPr="00A5746B">
              <w:rPr>
                <w:rFonts w:eastAsia="Times New Roman"/>
                <w:bCs/>
                <w:sz w:val="22"/>
                <w:lang w:eastAsia="ru-RU"/>
              </w:rPr>
              <w:t>о</w:t>
            </w:r>
            <w:r w:rsidRPr="00A5746B">
              <w:rPr>
                <w:rFonts w:eastAsia="Times New Roman"/>
                <w:bCs/>
                <w:sz w:val="22"/>
                <w:lang w:eastAsia="ru-RU"/>
              </w:rPr>
              <w:t>казателей надежности теплоснабжения</w:t>
            </w:r>
          </w:p>
        </w:tc>
        <w:tc>
          <w:tcPr>
            <w:tcW w:w="1802" w:type="pct"/>
            <w:shd w:val="clear" w:color="auto" w:fill="auto"/>
            <w:vAlign w:val="center"/>
          </w:tcPr>
          <w:p w:rsidR="008B79CC" w:rsidRPr="00A5746B" w:rsidRDefault="008B79CC" w:rsidP="00122966">
            <w:pPr>
              <w:jc w:val="center"/>
              <w:rPr>
                <w:rFonts w:eastAsia="Times New Roman"/>
                <w:sz w:val="22"/>
                <w:lang w:eastAsia="ru-RU"/>
              </w:rPr>
            </w:pPr>
            <w:r w:rsidRPr="00A5746B">
              <w:rPr>
                <w:rFonts w:eastAsia="Times New Roman"/>
                <w:sz w:val="22"/>
                <w:lang w:eastAsia="ru-RU"/>
              </w:rPr>
              <w:t>Заключение</w:t>
            </w:r>
          </w:p>
        </w:tc>
      </w:tr>
      <w:tr w:rsidR="008B79CC" w:rsidRPr="00A5746B" w:rsidTr="00122966">
        <w:trPr>
          <w:cantSplit/>
          <w:jc w:val="center"/>
        </w:trPr>
        <w:tc>
          <w:tcPr>
            <w:tcW w:w="256" w:type="pct"/>
            <w:shd w:val="clear" w:color="auto" w:fill="auto"/>
            <w:vAlign w:val="center"/>
          </w:tcPr>
          <w:p w:rsidR="008B79CC" w:rsidRPr="00A5746B" w:rsidRDefault="008B79CC" w:rsidP="00122966">
            <w:pPr>
              <w:pStyle w:val="ab"/>
              <w:jc w:val="center"/>
              <w:rPr>
                <w:sz w:val="22"/>
                <w:szCs w:val="22"/>
              </w:rPr>
            </w:pPr>
            <w:r w:rsidRPr="00A5746B">
              <w:rPr>
                <w:sz w:val="22"/>
                <w:szCs w:val="22"/>
              </w:rPr>
              <w:t>1</w:t>
            </w:r>
          </w:p>
        </w:tc>
        <w:tc>
          <w:tcPr>
            <w:tcW w:w="1192" w:type="pct"/>
            <w:shd w:val="clear" w:color="000000" w:fill="FFFFFF"/>
            <w:vAlign w:val="center"/>
          </w:tcPr>
          <w:p w:rsidR="008B79CC" w:rsidRPr="00A5746B" w:rsidRDefault="008B79CC" w:rsidP="00122966">
            <w:pPr>
              <w:jc w:val="center"/>
              <w:rPr>
                <w:sz w:val="22"/>
              </w:rPr>
            </w:pPr>
            <w:r w:rsidRPr="00A5746B">
              <w:rPr>
                <w:sz w:val="22"/>
              </w:rPr>
              <w:t>Котельная (п. Яр, ул. Школьная, 6а)</w:t>
            </w:r>
          </w:p>
        </w:tc>
        <w:tc>
          <w:tcPr>
            <w:tcW w:w="875" w:type="pct"/>
            <w:vMerge w:val="restart"/>
            <w:shd w:val="clear" w:color="auto" w:fill="auto"/>
            <w:vAlign w:val="center"/>
          </w:tcPr>
          <w:p w:rsidR="008B79CC" w:rsidRPr="00A5746B" w:rsidRDefault="008B79CC" w:rsidP="00122966">
            <w:pPr>
              <w:jc w:val="center"/>
              <w:rPr>
                <w:rFonts w:eastAsia="Times New Roman"/>
                <w:sz w:val="22"/>
                <w:lang w:eastAsia="ru-RU"/>
              </w:rPr>
            </w:pPr>
            <w:r w:rsidRPr="00A5746B">
              <w:rPr>
                <w:rFonts w:eastAsia="Times New Roman"/>
                <w:sz w:val="22"/>
                <w:lang w:eastAsia="ru-RU"/>
              </w:rPr>
              <w:t>Вероятность безотказной работы системы тепл</w:t>
            </w:r>
            <w:r w:rsidRPr="00A5746B">
              <w:rPr>
                <w:rFonts w:eastAsia="Times New Roman"/>
                <w:sz w:val="22"/>
                <w:lang w:eastAsia="ru-RU"/>
              </w:rPr>
              <w:t>о</w:t>
            </w:r>
            <w:r w:rsidRPr="00A5746B">
              <w:rPr>
                <w:rFonts w:eastAsia="Times New Roman"/>
                <w:sz w:val="22"/>
                <w:lang w:eastAsia="ru-RU"/>
              </w:rPr>
              <w:t>снабжения Р=0,9;</w:t>
            </w:r>
          </w:p>
          <w:p w:rsidR="008B79CC" w:rsidRPr="00A5746B" w:rsidRDefault="008B79CC" w:rsidP="00122966">
            <w:pPr>
              <w:jc w:val="center"/>
              <w:rPr>
                <w:rFonts w:eastAsia="Times New Roman"/>
                <w:sz w:val="22"/>
                <w:lang w:eastAsia="ru-RU"/>
              </w:rPr>
            </w:pPr>
            <w:r w:rsidRPr="00A5746B">
              <w:rPr>
                <w:rFonts w:eastAsia="Times New Roman"/>
                <w:sz w:val="22"/>
                <w:lang w:eastAsia="ru-RU"/>
              </w:rPr>
              <w:t>Коэффициент готовности Кг=0,97</w:t>
            </w:r>
          </w:p>
        </w:tc>
        <w:tc>
          <w:tcPr>
            <w:tcW w:w="875" w:type="pct"/>
            <w:shd w:val="clear" w:color="000000" w:fill="FFFFFF"/>
            <w:vAlign w:val="center"/>
          </w:tcPr>
          <w:p w:rsidR="008B79CC" w:rsidRPr="00A5746B" w:rsidRDefault="008B79CC" w:rsidP="00122966">
            <w:pPr>
              <w:jc w:val="center"/>
              <w:rPr>
                <w:rFonts w:eastAsia="Times New Roman"/>
                <w:sz w:val="22"/>
                <w:lang w:eastAsia="ru-RU"/>
              </w:rPr>
            </w:pPr>
            <w:r w:rsidRPr="00A5746B">
              <w:rPr>
                <w:rFonts w:eastAsia="Times New Roman"/>
                <w:sz w:val="22"/>
                <w:lang w:eastAsia="ru-RU"/>
              </w:rPr>
              <w:t>Р=0,98837;</w:t>
            </w:r>
          </w:p>
          <w:p w:rsidR="008B79CC" w:rsidRPr="00A5746B" w:rsidRDefault="008B79CC" w:rsidP="00122966">
            <w:pPr>
              <w:jc w:val="center"/>
              <w:rPr>
                <w:rFonts w:eastAsia="Times New Roman"/>
                <w:sz w:val="22"/>
                <w:lang w:eastAsia="ru-RU"/>
              </w:rPr>
            </w:pPr>
            <w:r w:rsidRPr="00A5746B">
              <w:rPr>
                <w:rFonts w:eastAsia="Times New Roman"/>
                <w:sz w:val="22"/>
                <w:lang w:eastAsia="ru-RU"/>
              </w:rPr>
              <w:t>Кг=0,999583</w:t>
            </w:r>
          </w:p>
        </w:tc>
        <w:tc>
          <w:tcPr>
            <w:tcW w:w="1802" w:type="pct"/>
            <w:shd w:val="clear" w:color="000000" w:fill="FFFFFF"/>
            <w:vAlign w:val="center"/>
          </w:tcPr>
          <w:p w:rsidR="008B79CC" w:rsidRPr="00A5746B" w:rsidRDefault="008B79CC" w:rsidP="00122966">
            <w:pPr>
              <w:jc w:val="center"/>
              <w:rPr>
                <w:rFonts w:eastAsia="Times New Roman"/>
                <w:sz w:val="22"/>
                <w:lang w:eastAsia="ru-RU"/>
              </w:rPr>
            </w:pPr>
            <w:r w:rsidRPr="00A5746B">
              <w:rPr>
                <w:rFonts w:eastAsia="Times New Roman"/>
                <w:bCs/>
                <w:sz w:val="22"/>
                <w:lang w:eastAsia="ru-RU"/>
              </w:rPr>
              <w:t>Вероятность безотказной работы системы соотве</w:t>
            </w:r>
            <w:r w:rsidRPr="00A5746B">
              <w:rPr>
                <w:rFonts w:eastAsia="Times New Roman"/>
                <w:bCs/>
                <w:sz w:val="22"/>
                <w:lang w:eastAsia="ru-RU"/>
              </w:rPr>
              <w:t>т</w:t>
            </w:r>
            <w:r w:rsidRPr="00A5746B">
              <w:rPr>
                <w:rFonts w:eastAsia="Times New Roman"/>
                <w:bCs/>
                <w:sz w:val="22"/>
                <w:lang w:eastAsia="ru-RU"/>
              </w:rPr>
              <w:t xml:space="preserve">ствует нормативным требованиям, </w:t>
            </w:r>
            <w:r w:rsidRPr="00A5746B">
              <w:rPr>
                <w:rFonts w:eastAsia="Times New Roman"/>
                <w:sz w:val="22"/>
                <w:lang w:eastAsia="ru-RU"/>
              </w:rPr>
              <w:t>коэффициент г</w:t>
            </w:r>
            <w:r w:rsidRPr="00A5746B">
              <w:rPr>
                <w:rFonts w:eastAsia="Times New Roman"/>
                <w:sz w:val="22"/>
                <w:lang w:eastAsia="ru-RU"/>
              </w:rPr>
              <w:t>о</w:t>
            </w:r>
            <w:r w:rsidRPr="00A5746B">
              <w:rPr>
                <w:rFonts w:eastAsia="Times New Roman"/>
                <w:sz w:val="22"/>
                <w:lang w:eastAsia="ru-RU"/>
              </w:rPr>
              <w:t xml:space="preserve">товности </w:t>
            </w:r>
            <w:r w:rsidRPr="00A5746B">
              <w:rPr>
                <w:rFonts w:eastAsia="Times New Roman"/>
                <w:bCs/>
                <w:sz w:val="22"/>
                <w:lang w:eastAsia="ru-RU"/>
              </w:rPr>
              <w:t>соответствует нормативным требованиям</w:t>
            </w:r>
          </w:p>
        </w:tc>
      </w:tr>
      <w:tr w:rsidR="008B79CC" w:rsidRPr="00A5746B" w:rsidTr="00122966">
        <w:trPr>
          <w:cantSplit/>
          <w:jc w:val="center"/>
        </w:trPr>
        <w:tc>
          <w:tcPr>
            <w:tcW w:w="256" w:type="pct"/>
            <w:shd w:val="clear" w:color="auto" w:fill="auto"/>
            <w:vAlign w:val="center"/>
          </w:tcPr>
          <w:p w:rsidR="008B79CC" w:rsidRPr="00A5746B" w:rsidRDefault="008B79CC" w:rsidP="00122966">
            <w:pPr>
              <w:pStyle w:val="ab"/>
              <w:jc w:val="center"/>
              <w:rPr>
                <w:sz w:val="22"/>
                <w:szCs w:val="22"/>
              </w:rPr>
            </w:pPr>
            <w:r w:rsidRPr="00A5746B">
              <w:rPr>
                <w:sz w:val="22"/>
                <w:szCs w:val="22"/>
              </w:rPr>
              <w:t>2</w:t>
            </w:r>
          </w:p>
        </w:tc>
        <w:tc>
          <w:tcPr>
            <w:tcW w:w="1192" w:type="pct"/>
            <w:shd w:val="clear" w:color="000000" w:fill="FFFFFF"/>
            <w:vAlign w:val="center"/>
          </w:tcPr>
          <w:p w:rsidR="008B79CC" w:rsidRPr="00A5746B" w:rsidRDefault="008B79CC" w:rsidP="00122966">
            <w:pPr>
              <w:jc w:val="center"/>
              <w:rPr>
                <w:sz w:val="22"/>
              </w:rPr>
            </w:pPr>
            <w:r w:rsidRPr="00A5746B">
              <w:rPr>
                <w:sz w:val="22"/>
              </w:rPr>
              <w:t>Котельная (с.Дизьмино, ул. Школьная, 26а)</w:t>
            </w:r>
          </w:p>
        </w:tc>
        <w:tc>
          <w:tcPr>
            <w:tcW w:w="875" w:type="pct"/>
            <w:vMerge/>
            <w:shd w:val="clear" w:color="auto" w:fill="auto"/>
            <w:vAlign w:val="center"/>
          </w:tcPr>
          <w:p w:rsidR="008B79CC" w:rsidRPr="00A5746B" w:rsidRDefault="008B79CC" w:rsidP="00122966">
            <w:pPr>
              <w:jc w:val="center"/>
              <w:rPr>
                <w:rFonts w:eastAsia="Times New Roman"/>
                <w:sz w:val="22"/>
                <w:lang w:eastAsia="ru-RU"/>
              </w:rPr>
            </w:pPr>
          </w:p>
        </w:tc>
        <w:tc>
          <w:tcPr>
            <w:tcW w:w="875" w:type="pct"/>
            <w:shd w:val="clear" w:color="000000" w:fill="FFFFFF"/>
            <w:vAlign w:val="center"/>
          </w:tcPr>
          <w:p w:rsidR="008B79CC" w:rsidRPr="00A5746B" w:rsidRDefault="008B79CC" w:rsidP="00122966">
            <w:pPr>
              <w:jc w:val="center"/>
              <w:rPr>
                <w:rFonts w:eastAsia="Times New Roman"/>
                <w:sz w:val="22"/>
                <w:lang w:eastAsia="ru-RU"/>
              </w:rPr>
            </w:pPr>
            <w:r w:rsidRPr="00A5746B">
              <w:rPr>
                <w:rFonts w:eastAsia="Times New Roman"/>
                <w:sz w:val="22"/>
                <w:lang w:eastAsia="ru-RU"/>
              </w:rPr>
              <w:t>Р=0,99908;</w:t>
            </w:r>
          </w:p>
          <w:p w:rsidR="008B79CC" w:rsidRPr="00A5746B" w:rsidRDefault="008B79CC" w:rsidP="00122966">
            <w:pPr>
              <w:jc w:val="center"/>
              <w:rPr>
                <w:rFonts w:eastAsia="Times New Roman"/>
                <w:sz w:val="22"/>
                <w:lang w:eastAsia="ru-RU"/>
              </w:rPr>
            </w:pPr>
            <w:r w:rsidRPr="00A5746B">
              <w:rPr>
                <w:rFonts w:eastAsia="Times New Roman"/>
                <w:sz w:val="22"/>
                <w:lang w:eastAsia="ru-RU"/>
              </w:rPr>
              <w:t>Кг=0,999915</w:t>
            </w:r>
          </w:p>
        </w:tc>
        <w:tc>
          <w:tcPr>
            <w:tcW w:w="1802" w:type="pct"/>
            <w:shd w:val="clear" w:color="000000" w:fill="FFFFFF"/>
            <w:vAlign w:val="center"/>
          </w:tcPr>
          <w:p w:rsidR="008B79CC" w:rsidRPr="00A5746B" w:rsidRDefault="008B79CC" w:rsidP="00122966">
            <w:pPr>
              <w:jc w:val="center"/>
              <w:rPr>
                <w:rFonts w:eastAsia="Times New Roman"/>
                <w:bCs/>
                <w:sz w:val="22"/>
                <w:lang w:eastAsia="ru-RU"/>
              </w:rPr>
            </w:pPr>
            <w:r w:rsidRPr="00A5746B">
              <w:rPr>
                <w:rFonts w:eastAsia="Times New Roman"/>
                <w:bCs/>
                <w:sz w:val="22"/>
                <w:lang w:eastAsia="ru-RU"/>
              </w:rPr>
              <w:t>Вероятность безотказной работы системы соотве</w:t>
            </w:r>
            <w:r w:rsidRPr="00A5746B">
              <w:rPr>
                <w:rFonts w:eastAsia="Times New Roman"/>
                <w:bCs/>
                <w:sz w:val="22"/>
                <w:lang w:eastAsia="ru-RU"/>
              </w:rPr>
              <w:t>т</w:t>
            </w:r>
            <w:r w:rsidRPr="00A5746B">
              <w:rPr>
                <w:rFonts w:eastAsia="Times New Roman"/>
                <w:bCs/>
                <w:sz w:val="22"/>
                <w:lang w:eastAsia="ru-RU"/>
              </w:rPr>
              <w:t xml:space="preserve">ствует нормативным требованиям, </w:t>
            </w:r>
            <w:r w:rsidRPr="00A5746B">
              <w:rPr>
                <w:rFonts w:eastAsia="Times New Roman"/>
                <w:sz w:val="22"/>
                <w:lang w:eastAsia="ru-RU"/>
              </w:rPr>
              <w:t>коэффициент г</w:t>
            </w:r>
            <w:r w:rsidRPr="00A5746B">
              <w:rPr>
                <w:rFonts w:eastAsia="Times New Roman"/>
                <w:sz w:val="22"/>
                <w:lang w:eastAsia="ru-RU"/>
              </w:rPr>
              <w:t>о</w:t>
            </w:r>
            <w:r w:rsidRPr="00A5746B">
              <w:rPr>
                <w:rFonts w:eastAsia="Times New Roman"/>
                <w:sz w:val="22"/>
                <w:lang w:eastAsia="ru-RU"/>
              </w:rPr>
              <w:t xml:space="preserve">товности </w:t>
            </w:r>
            <w:r w:rsidRPr="00A5746B">
              <w:rPr>
                <w:rFonts w:eastAsia="Times New Roman"/>
                <w:bCs/>
                <w:sz w:val="22"/>
                <w:lang w:eastAsia="ru-RU"/>
              </w:rPr>
              <w:t>соответствует нормативным требованиям</w:t>
            </w:r>
          </w:p>
        </w:tc>
      </w:tr>
      <w:tr w:rsidR="008B79CC" w:rsidRPr="00A5746B" w:rsidTr="00122966">
        <w:trPr>
          <w:cantSplit/>
          <w:jc w:val="center"/>
        </w:trPr>
        <w:tc>
          <w:tcPr>
            <w:tcW w:w="256" w:type="pct"/>
            <w:shd w:val="clear" w:color="auto" w:fill="auto"/>
            <w:vAlign w:val="center"/>
          </w:tcPr>
          <w:p w:rsidR="008B79CC" w:rsidRPr="00A5746B" w:rsidRDefault="008B79CC" w:rsidP="00122966">
            <w:pPr>
              <w:pStyle w:val="ab"/>
              <w:jc w:val="center"/>
              <w:rPr>
                <w:sz w:val="22"/>
                <w:szCs w:val="22"/>
              </w:rPr>
            </w:pPr>
            <w:r w:rsidRPr="00A5746B">
              <w:rPr>
                <w:sz w:val="22"/>
                <w:szCs w:val="22"/>
              </w:rPr>
              <w:t>3</w:t>
            </w:r>
          </w:p>
        </w:tc>
        <w:tc>
          <w:tcPr>
            <w:tcW w:w="1192" w:type="pct"/>
            <w:shd w:val="clear" w:color="000000" w:fill="FFFFFF"/>
            <w:vAlign w:val="center"/>
          </w:tcPr>
          <w:p w:rsidR="008B79CC" w:rsidRPr="00A5746B" w:rsidRDefault="008B79CC" w:rsidP="00122966">
            <w:pPr>
              <w:jc w:val="center"/>
              <w:rPr>
                <w:sz w:val="22"/>
              </w:rPr>
            </w:pPr>
            <w:r w:rsidRPr="00A5746B">
              <w:rPr>
                <w:sz w:val="22"/>
              </w:rPr>
              <w:t>Котельная (п.Яр, ул. Советская, 1)</w:t>
            </w:r>
          </w:p>
        </w:tc>
        <w:tc>
          <w:tcPr>
            <w:tcW w:w="875" w:type="pct"/>
            <w:vMerge/>
            <w:shd w:val="clear" w:color="auto" w:fill="auto"/>
            <w:vAlign w:val="center"/>
          </w:tcPr>
          <w:p w:rsidR="008B79CC" w:rsidRPr="00A5746B" w:rsidRDefault="008B79CC" w:rsidP="00122966">
            <w:pPr>
              <w:jc w:val="center"/>
              <w:rPr>
                <w:rFonts w:eastAsia="Times New Roman"/>
                <w:sz w:val="22"/>
                <w:lang w:eastAsia="ru-RU"/>
              </w:rPr>
            </w:pPr>
          </w:p>
        </w:tc>
        <w:tc>
          <w:tcPr>
            <w:tcW w:w="875" w:type="pct"/>
            <w:shd w:val="clear" w:color="000000" w:fill="FFFFFF"/>
            <w:vAlign w:val="center"/>
          </w:tcPr>
          <w:p w:rsidR="008B79CC" w:rsidRPr="00A5746B" w:rsidRDefault="008B79CC" w:rsidP="00122966">
            <w:pPr>
              <w:jc w:val="center"/>
              <w:rPr>
                <w:rFonts w:eastAsia="Times New Roman"/>
                <w:sz w:val="22"/>
                <w:lang w:eastAsia="ru-RU"/>
              </w:rPr>
            </w:pPr>
            <w:r w:rsidRPr="00A5746B">
              <w:rPr>
                <w:rFonts w:eastAsia="Times New Roman"/>
                <w:sz w:val="22"/>
                <w:lang w:eastAsia="ru-RU"/>
              </w:rPr>
              <w:t>Р=0,98445;</w:t>
            </w:r>
          </w:p>
          <w:p w:rsidR="008B79CC" w:rsidRPr="00A5746B" w:rsidRDefault="008B79CC" w:rsidP="00122966">
            <w:pPr>
              <w:jc w:val="center"/>
              <w:rPr>
                <w:rFonts w:eastAsia="Times New Roman"/>
                <w:sz w:val="22"/>
                <w:lang w:eastAsia="ru-RU"/>
              </w:rPr>
            </w:pPr>
            <w:r w:rsidRPr="00A5746B">
              <w:rPr>
                <w:rFonts w:eastAsia="Times New Roman"/>
                <w:sz w:val="22"/>
                <w:lang w:eastAsia="ru-RU"/>
              </w:rPr>
              <w:t>Кг=0,999515</w:t>
            </w:r>
          </w:p>
        </w:tc>
        <w:tc>
          <w:tcPr>
            <w:tcW w:w="1802" w:type="pct"/>
            <w:shd w:val="clear" w:color="000000" w:fill="FFFFFF"/>
            <w:vAlign w:val="center"/>
          </w:tcPr>
          <w:p w:rsidR="008B79CC" w:rsidRPr="00A5746B" w:rsidRDefault="008B79CC" w:rsidP="00122966">
            <w:pPr>
              <w:jc w:val="center"/>
              <w:rPr>
                <w:rFonts w:eastAsia="Times New Roman"/>
                <w:sz w:val="22"/>
                <w:lang w:eastAsia="ru-RU"/>
              </w:rPr>
            </w:pPr>
            <w:r w:rsidRPr="00A5746B">
              <w:rPr>
                <w:rFonts w:eastAsia="Times New Roman"/>
                <w:bCs/>
                <w:sz w:val="22"/>
                <w:lang w:eastAsia="ru-RU"/>
              </w:rPr>
              <w:t>Вероятность безотказной работы системы соотве</w:t>
            </w:r>
            <w:r w:rsidRPr="00A5746B">
              <w:rPr>
                <w:rFonts w:eastAsia="Times New Roman"/>
                <w:bCs/>
                <w:sz w:val="22"/>
                <w:lang w:eastAsia="ru-RU"/>
              </w:rPr>
              <w:t>т</w:t>
            </w:r>
            <w:r w:rsidRPr="00A5746B">
              <w:rPr>
                <w:rFonts w:eastAsia="Times New Roman"/>
                <w:bCs/>
                <w:sz w:val="22"/>
                <w:lang w:eastAsia="ru-RU"/>
              </w:rPr>
              <w:t xml:space="preserve">ствует нормативным требованиям, </w:t>
            </w:r>
            <w:r w:rsidRPr="00A5746B">
              <w:rPr>
                <w:rFonts w:eastAsia="Times New Roman"/>
                <w:sz w:val="22"/>
                <w:lang w:eastAsia="ru-RU"/>
              </w:rPr>
              <w:t>коэффициент г</w:t>
            </w:r>
            <w:r w:rsidRPr="00A5746B">
              <w:rPr>
                <w:rFonts w:eastAsia="Times New Roman"/>
                <w:sz w:val="22"/>
                <w:lang w:eastAsia="ru-RU"/>
              </w:rPr>
              <w:t>о</w:t>
            </w:r>
            <w:r w:rsidRPr="00A5746B">
              <w:rPr>
                <w:rFonts w:eastAsia="Times New Roman"/>
                <w:sz w:val="22"/>
                <w:lang w:eastAsia="ru-RU"/>
              </w:rPr>
              <w:t xml:space="preserve">товности </w:t>
            </w:r>
            <w:r w:rsidRPr="00A5746B">
              <w:rPr>
                <w:rFonts w:eastAsia="Times New Roman"/>
                <w:bCs/>
                <w:sz w:val="22"/>
                <w:lang w:eastAsia="ru-RU"/>
              </w:rPr>
              <w:t>соответствует нормативным требованиям</w:t>
            </w:r>
          </w:p>
        </w:tc>
      </w:tr>
      <w:tr w:rsidR="008B79CC" w:rsidRPr="00A5746B" w:rsidTr="00122966">
        <w:trPr>
          <w:cantSplit/>
          <w:jc w:val="center"/>
        </w:trPr>
        <w:tc>
          <w:tcPr>
            <w:tcW w:w="256" w:type="pct"/>
            <w:shd w:val="clear" w:color="auto" w:fill="auto"/>
            <w:vAlign w:val="center"/>
          </w:tcPr>
          <w:p w:rsidR="008B79CC" w:rsidRPr="00A5746B" w:rsidRDefault="008B79CC" w:rsidP="00122966">
            <w:pPr>
              <w:pStyle w:val="ab"/>
              <w:jc w:val="center"/>
              <w:rPr>
                <w:sz w:val="22"/>
                <w:szCs w:val="22"/>
              </w:rPr>
            </w:pPr>
            <w:r w:rsidRPr="00A5746B">
              <w:rPr>
                <w:sz w:val="22"/>
                <w:szCs w:val="22"/>
              </w:rPr>
              <w:t>4</w:t>
            </w:r>
          </w:p>
        </w:tc>
        <w:tc>
          <w:tcPr>
            <w:tcW w:w="1192" w:type="pct"/>
            <w:shd w:val="clear" w:color="000000" w:fill="FFFFFF"/>
            <w:vAlign w:val="center"/>
          </w:tcPr>
          <w:p w:rsidR="008B79CC" w:rsidRPr="00A5746B" w:rsidRDefault="008B79CC" w:rsidP="00122966">
            <w:pPr>
              <w:jc w:val="center"/>
              <w:rPr>
                <w:sz w:val="22"/>
              </w:rPr>
            </w:pPr>
            <w:r w:rsidRPr="00A5746B">
              <w:rPr>
                <w:sz w:val="22"/>
              </w:rPr>
              <w:t>Котельная (с.Пудем, ул. Гагарина, 2а)</w:t>
            </w:r>
          </w:p>
        </w:tc>
        <w:tc>
          <w:tcPr>
            <w:tcW w:w="875" w:type="pct"/>
            <w:vMerge/>
            <w:shd w:val="clear" w:color="auto" w:fill="auto"/>
            <w:vAlign w:val="center"/>
          </w:tcPr>
          <w:p w:rsidR="008B79CC" w:rsidRPr="00A5746B" w:rsidRDefault="008B79CC" w:rsidP="00122966">
            <w:pPr>
              <w:jc w:val="center"/>
              <w:rPr>
                <w:rFonts w:eastAsia="Times New Roman"/>
                <w:sz w:val="22"/>
                <w:lang w:eastAsia="ru-RU"/>
              </w:rPr>
            </w:pPr>
          </w:p>
        </w:tc>
        <w:tc>
          <w:tcPr>
            <w:tcW w:w="875" w:type="pct"/>
            <w:shd w:val="clear" w:color="000000" w:fill="FFFFFF"/>
            <w:vAlign w:val="center"/>
          </w:tcPr>
          <w:p w:rsidR="008B79CC" w:rsidRPr="00A5746B" w:rsidRDefault="008B79CC" w:rsidP="00122966">
            <w:pPr>
              <w:jc w:val="center"/>
              <w:rPr>
                <w:rFonts w:eastAsia="Times New Roman"/>
                <w:sz w:val="22"/>
                <w:lang w:eastAsia="ru-RU"/>
              </w:rPr>
            </w:pPr>
            <w:r w:rsidRPr="00A5746B">
              <w:rPr>
                <w:rFonts w:eastAsia="Times New Roman"/>
                <w:sz w:val="22"/>
                <w:lang w:eastAsia="ru-RU"/>
              </w:rPr>
              <w:t>Р=0,97346;</w:t>
            </w:r>
          </w:p>
          <w:p w:rsidR="008B79CC" w:rsidRPr="00A5746B" w:rsidRDefault="008B79CC" w:rsidP="00122966">
            <w:pPr>
              <w:jc w:val="center"/>
              <w:rPr>
                <w:rFonts w:eastAsia="Times New Roman"/>
                <w:sz w:val="22"/>
                <w:lang w:eastAsia="ru-RU"/>
              </w:rPr>
            </w:pPr>
            <w:r w:rsidRPr="00A5746B">
              <w:rPr>
                <w:rFonts w:eastAsia="Times New Roman"/>
                <w:sz w:val="22"/>
                <w:lang w:eastAsia="ru-RU"/>
              </w:rPr>
              <w:t>Кг=0,999079</w:t>
            </w:r>
          </w:p>
        </w:tc>
        <w:tc>
          <w:tcPr>
            <w:tcW w:w="1802" w:type="pct"/>
            <w:shd w:val="clear" w:color="000000" w:fill="FFFFFF"/>
            <w:vAlign w:val="center"/>
          </w:tcPr>
          <w:p w:rsidR="008B79CC" w:rsidRPr="00A5746B" w:rsidRDefault="008B79CC" w:rsidP="00122966">
            <w:pPr>
              <w:jc w:val="center"/>
              <w:rPr>
                <w:rFonts w:eastAsia="Times New Roman"/>
                <w:bCs/>
                <w:sz w:val="22"/>
                <w:lang w:eastAsia="ru-RU"/>
              </w:rPr>
            </w:pPr>
            <w:r w:rsidRPr="00A5746B">
              <w:rPr>
                <w:rFonts w:eastAsia="Times New Roman"/>
                <w:bCs/>
                <w:sz w:val="22"/>
                <w:lang w:eastAsia="ru-RU"/>
              </w:rPr>
              <w:t>Вероятность безотказной работы системы соотве</w:t>
            </w:r>
            <w:r w:rsidRPr="00A5746B">
              <w:rPr>
                <w:rFonts w:eastAsia="Times New Roman"/>
                <w:bCs/>
                <w:sz w:val="22"/>
                <w:lang w:eastAsia="ru-RU"/>
              </w:rPr>
              <w:t>т</w:t>
            </w:r>
            <w:r w:rsidRPr="00A5746B">
              <w:rPr>
                <w:rFonts w:eastAsia="Times New Roman"/>
                <w:bCs/>
                <w:sz w:val="22"/>
                <w:lang w:eastAsia="ru-RU"/>
              </w:rPr>
              <w:t xml:space="preserve">ствует нормативным требованиям, </w:t>
            </w:r>
            <w:r w:rsidRPr="00A5746B">
              <w:rPr>
                <w:rFonts w:eastAsia="Times New Roman"/>
                <w:sz w:val="22"/>
                <w:lang w:eastAsia="ru-RU"/>
              </w:rPr>
              <w:t>коэффициент г</w:t>
            </w:r>
            <w:r w:rsidRPr="00A5746B">
              <w:rPr>
                <w:rFonts w:eastAsia="Times New Roman"/>
                <w:sz w:val="22"/>
                <w:lang w:eastAsia="ru-RU"/>
              </w:rPr>
              <w:t>о</w:t>
            </w:r>
            <w:r w:rsidRPr="00A5746B">
              <w:rPr>
                <w:rFonts w:eastAsia="Times New Roman"/>
                <w:sz w:val="22"/>
                <w:lang w:eastAsia="ru-RU"/>
              </w:rPr>
              <w:t xml:space="preserve">товности </w:t>
            </w:r>
            <w:r w:rsidRPr="00A5746B">
              <w:rPr>
                <w:rFonts w:eastAsia="Times New Roman"/>
                <w:bCs/>
                <w:sz w:val="22"/>
                <w:lang w:eastAsia="ru-RU"/>
              </w:rPr>
              <w:t>соответствует нормативным требованиям</w:t>
            </w:r>
          </w:p>
        </w:tc>
      </w:tr>
      <w:tr w:rsidR="008B79CC" w:rsidRPr="00A5746B" w:rsidTr="00122966">
        <w:trPr>
          <w:cantSplit/>
          <w:jc w:val="center"/>
        </w:trPr>
        <w:tc>
          <w:tcPr>
            <w:tcW w:w="256" w:type="pct"/>
            <w:shd w:val="clear" w:color="auto" w:fill="auto"/>
            <w:vAlign w:val="center"/>
          </w:tcPr>
          <w:p w:rsidR="008B79CC" w:rsidRPr="00A5746B" w:rsidRDefault="008B79CC" w:rsidP="00122966">
            <w:pPr>
              <w:pStyle w:val="ab"/>
              <w:jc w:val="center"/>
              <w:rPr>
                <w:sz w:val="22"/>
                <w:szCs w:val="22"/>
              </w:rPr>
            </w:pPr>
            <w:r w:rsidRPr="00A5746B">
              <w:rPr>
                <w:sz w:val="22"/>
                <w:szCs w:val="22"/>
              </w:rPr>
              <w:t>5</w:t>
            </w:r>
          </w:p>
        </w:tc>
        <w:tc>
          <w:tcPr>
            <w:tcW w:w="1192" w:type="pct"/>
            <w:shd w:val="clear" w:color="000000" w:fill="FFFFFF"/>
            <w:vAlign w:val="center"/>
          </w:tcPr>
          <w:p w:rsidR="008B79CC" w:rsidRPr="00A5746B" w:rsidRDefault="008B79CC" w:rsidP="00122966">
            <w:pPr>
              <w:jc w:val="center"/>
              <w:rPr>
                <w:sz w:val="22"/>
              </w:rPr>
            </w:pPr>
            <w:r w:rsidRPr="00A5746B">
              <w:rPr>
                <w:sz w:val="22"/>
              </w:rPr>
              <w:t>Котельная (п.Яр, ул. Ф.Васильева, 6а)</w:t>
            </w:r>
          </w:p>
        </w:tc>
        <w:tc>
          <w:tcPr>
            <w:tcW w:w="875" w:type="pct"/>
            <w:vMerge/>
            <w:shd w:val="clear" w:color="auto" w:fill="auto"/>
            <w:vAlign w:val="center"/>
          </w:tcPr>
          <w:p w:rsidR="008B79CC" w:rsidRPr="00A5746B" w:rsidRDefault="008B79CC" w:rsidP="00122966">
            <w:pPr>
              <w:jc w:val="center"/>
              <w:rPr>
                <w:rFonts w:eastAsia="Times New Roman"/>
                <w:sz w:val="22"/>
                <w:lang w:eastAsia="ru-RU"/>
              </w:rPr>
            </w:pPr>
          </w:p>
        </w:tc>
        <w:tc>
          <w:tcPr>
            <w:tcW w:w="875" w:type="pct"/>
            <w:shd w:val="clear" w:color="000000" w:fill="FFFFFF"/>
            <w:vAlign w:val="center"/>
          </w:tcPr>
          <w:p w:rsidR="008B79CC" w:rsidRPr="00A5746B" w:rsidRDefault="008B79CC" w:rsidP="00122966">
            <w:pPr>
              <w:jc w:val="center"/>
              <w:rPr>
                <w:rFonts w:eastAsia="Times New Roman"/>
                <w:sz w:val="22"/>
                <w:lang w:eastAsia="ru-RU"/>
              </w:rPr>
            </w:pPr>
            <w:r w:rsidRPr="00A5746B">
              <w:rPr>
                <w:rFonts w:eastAsia="Times New Roman"/>
                <w:sz w:val="22"/>
                <w:lang w:eastAsia="ru-RU"/>
              </w:rPr>
              <w:t>Р=0,99296;</w:t>
            </w:r>
          </w:p>
          <w:p w:rsidR="008B79CC" w:rsidRPr="00A5746B" w:rsidRDefault="008B79CC" w:rsidP="00122966">
            <w:pPr>
              <w:jc w:val="center"/>
              <w:rPr>
                <w:rFonts w:eastAsia="Times New Roman"/>
                <w:sz w:val="22"/>
                <w:lang w:eastAsia="ru-RU"/>
              </w:rPr>
            </w:pPr>
            <w:r w:rsidRPr="00A5746B">
              <w:rPr>
                <w:rFonts w:eastAsia="Times New Roman"/>
                <w:sz w:val="22"/>
                <w:lang w:eastAsia="ru-RU"/>
              </w:rPr>
              <w:t>Кг=0,999293</w:t>
            </w:r>
          </w:p>
        </w:tc>
        <w:tc>
          <w:tcPr>
            <w:tcW w:w="1802" w:type="pct"/>
            <w:shd w:val="clear" w:color="000000" w:fill="FFFFFF"/>
            <w:vAlign w:val="center"/>
          </w:tcPr>
          <w:p w:rsidR="008B79CC" w:rsidRPr="00A5746B" w:rsidRDefault="008B79CC" w:rsidP="00122966">
            <w:pPr>
              <w:jc w:val="center"/>
              <w:rPr>
                <w:rFonts w:eastAsia="Times New Roman"/>
                <w:sz w:val="22"/>
                <w:lang w:eastAsia="ru-RU"/>
              </w:rPr>
            </w:pPr>
            <w:r w:rsidRPr="00A5746B">
              <w:rPr>
                <w:rFonts w:eastAsia="Times New Roman"/>
                <w:bCs/>
                <w:sz w:val="22"/>
                <w:lang w:eastAsia="ru-RU"/>
              </w:rPr>
              <w:t>Вероятность безотказной работы системы соотве</w:t>
            </w:r>
            <w:r w:rsidRPr="00A5746B">
              <w:rPr>
                <w:rFonts w:eastAsia="Times New Roman"/>
                <w:bCs/>
                <w:sz w:val="22"/>
                <w:lang w:eastAsia="ru-RU"/>
              </w:rPr>
              <w:t>т</w:t>
            </w:r>
            <w:r w:rsidRPr="00A5746B">
              <w:rPr>
                <w:rFonts w:eastAsia="Times New Roman"/>
                <w:bCs/>
                <w:sz w:val="22"/>
                <w:lang w:eastAsia="ru-RU"/>
              </w:rPr>
              <w:t xml:space="preserve">ствует нормативным требованиям, </w:t>
            </w:r>
            <w:r w:rsidRPr="00A5746B">
              <w:rPr>
                <w:rFonts w:eastAsia="Times New Roman"/>
                <w:sz w:val="22"/>
                <w:lang w:eastAsia="ru-RU"/>
              </w:rPr>
              <w:t>коэффициент г</w:t>
            </w:r>
            <w:r w:rsidRPr="00A5746B">
              <w:rPr>
                <w:rFonts w:eastAsia="Times New Roman"/>
                <w:sz w:val="22"/>
                <w:lang w:eastAsia="ru-RU"/>
              </w:rPr>
              <w:t>о</w:t>
            </w:r>
            <w:r w:rsidRPr="00A5746B">
              <w:rPr>
                <w:rFonts w:eastAsia="Times New Roman"/>
                <w:sz w:val="22"/>
                <w:lang w:eastAsia="ru-RU"/>
              </w:rPr>
              <w:t xml:space="preserve">товности </w:t>
            </w:r>
            <w:r w:rsidRPr="00A5746B">
              <w:rPr>
                <w:rFonts w:eastAsia="Times New Roman"/>
                <w:bCs/>
                <w:sz w:val="22"/>
                <w:lang w:eastAsia="ru-RU"/>
              </w:rPr>
              <w:t>соответствует нормативным требованиям</w:t>
            </w:r>
          </w:p>
        </w:tc>
      </w:tr>
      <w:tr w:rsidR="008B79CC" w:rsidRPr="00A5746B" w:rsidTr="00122966">
        <w:trPr>
          <w:cantSplit/>
          <w:trHeight w:val="629"/>
          <w:jc w:val="center"/>
        </w:trPr>
        <w:tc>
          <w:tcPr>
            <w:tcW w:w="256" w:type="pct"/>
            <w:shd w:val="clear" w:color="auto" w:fill="auto"/>
            <w:vAlign w:val="center"/>
          </w:tcPr>
          <w:p w:rsidR="008B79CC" w:rsidRPr="00A5746B" w:rsidRDefault="008B79CC" w:rsidP="00122966">
            <w:pPr>
              <w:pStyle w:val="ab"/>
              <w:jc w:val="center"/>
              <w:rPr>
                <w:sz w:val="22"/>
                <w:szCs w:val="22"/>
              </w:rPr>
            </w:pPr>
            <w:r w:rsidRPr="00A5746B">
              <w:rPr>
                <w:sz w:val="22"/>
                <w:szCs w:val="22"/>
              </w:rPr>
              <w:t>6</w:t>
            </w:r>
          </w:p>
        </w:tc>
        <w:tc>
          <w:tcPr>
            <w:tcW w:w="1192" w:type="pct"/>
            <w:shd w:val="clear" w:color="000000" w:fill="FFFFFF"/>
            <w:vAlign w:val="center"/>
          </w:tcPr>
          <w:p w:rsidR="008B79CC" w:rsidRPr="00A5746B" w:rsidRDefault="008B79CC" w:rsidP="00122966">
            <w:pPr>
              <w:jc w:val="center"/>
              <w:rPr>
                <w:sz w:val="22"/>
              </w:rPr>
            </w:pPr>
            <w:r w:rsidRPr="00A5746B">
              <w:rPr>
                <w:sz w:val="22"/>
              </w:rPr>
              <w:t>Котельная (п.Яр, ул. Ф.Васильева, 29а)</w:t>
            </w:r>
          </w:p>
        </w:tc>
        <w:tc>
          <w:tcPr>
            <w:tcW w:w="875" w:type="pct"/>
            <w:vMerge/>
            <w:shd w:val="clear" w:color="auto" w:fill="auto"/>
            <w:vAlign w:val="center"/>
          </w:tcPr>
          <w:p w:rsidR="008B79CC" w:rsidRPr="00A5746B" w:rsidRDefault="008B79CC" w:rsidP="00122966">
            <w:pPr>
              <w:jc w:val="center"/>
              <w:rPr>
                <w:rFonts w:eastAsia="Times New Roman"/>
                <w:sz w:val="22"/>
                <w:lang w:eastAsia="ru-RU"/>
              </w:rPr>
            </w:pPr>
          </w:p>
        </w:tc>
        <w:tc>
          <w:tcPr>
            <w:tcW w:w="875" w:type="pct"/>
            <w:shd w:val="clear" w:color="000000" w:fill="FFFFFF"/>
            <w:vAlign w:val="center"/>
          </w:tcPr>
          <w:p w:rsidR="008B79CC" w:rsidRPr="00A5746B" w:rsidRDefault="008B79CC" w:rsidP="00122966">
            <w:pPr>
              <w:jc w:val="center"/>
              <w:rPr>
                <w:rFonts w:eastAsia="Times New Roman"/>
                <w:sz w:val="22"/>
                <w:lang w:eastAsia="ru-RU"/>
              </w:rPr>
            </w:pPr>
            <w:r w:rsidRPr="00A5746B">
              <w:rPr>
                <w:rFonts w:eastAsia="Times New Roman"/>
                <w:sz w:val="22"/>
                <w:lang w:eastAsia="ru-RU"/>
              </w:rPr>
              <w:t>Р=0,98777;</w:t>
            </w:r>
          </w:p>
          <w:p w:rsidR="008B79CC" w:rsidRPr="00A5746B" w:rsidRDefault="008B79CC" w:rsidP="00122966">
            <w:pPr>
              <w:jc w:val="center"/>
              <w:rPr>
                <w:rFonts w:eastAsia="Times New Roman"/>
                <w:sz w:val="22"/>
                <w:lang w:eastAsia="ru-RU"/>
              </w:rPr>
            </w:pPr>
            <w:r w:rsidRPr="00A5746B">
              <w:rPr>
                <w:rFonts w:eastAsia="Times New Roman"/>
                <w:sz w:val="22"/>
                <w:lang w:eastAsia="ru-RU"/>
              </w:rPr>
              <w:t>Кг=0,999546</w:t>
            </w:r>
          </w:p>
        </w:tc>
        <w:tc>
          <w:tcPr>
            <w:tcW w:w="1802" w:type="pct"/>
            <w:shd w:val="clear" w:color="000000" w:fill="FFFFFF"/>
            <w:vAlign w:val="center"/>
          </w:tcPr>
          <w:p w:rsidR="008B79CC" w:rsidRPr="00A5746B" w:rsidRDefault="008B79CC" w:rsidP="00122966">
            <w:pPr>
              <w:jc w:val="center"/>
              <w:rPr>
                <w:rFonts w:eastAsia="Times New Roman"/>
                <w:bCs/>
                <w:sz w:val="22"/>
                <w:lang w:eastAsia="ru-RU"/>
              </w:rPr>
            </w:pPr>
            <w:r w:rsidRPr="00A5746B">
              <w:rPr>
                <w:rFonts w:eastAsia="Times New Roman"/>
                <w:bCs/>
                <w:sz w:val="22"/>
                <w:lang w:eastAsia="ru-RU"/>
              </w:rPr>
              <w:t>Вероятность безотказной работы системы соотве</w:t>
            </w:r>
            <w:r w:rsidRPr="00A5746B">
              <w:rPr>
                <w:rFonts w:eastAsia="Times New Roman"/>
                <w:bCs/>
                <w:sz w:val="22"/>
                <w:lang w:eastAsia="ru-RU"/>
              </w:rPr>
              <w:t>т</w:t>
            </w:r>
            <w:r w:rsidRPr="00A5746B">
              <w:rPr>
                <w:rFonts w:eastAsia="Times New Roman"/>
                <w:bCs/>
                <w:sz w:val="22"/>
                <w:lang w:eastAsia="ru-RU"/>
              </w:rPr>
              <w:t xml:space="preserve">ствует нормативным требованиям, </w:t>
            </w:r>
            <w:r w:rsidRPr="00A5746B">
              <w:rPr>
                <w:rFonts w:eastAsia="Times New Roman"/>
                <w:sz w:val="22"/>
                <w:lang w:eastAsia="ru-RU"/>
              </w:rPr>
              <w:t>коэффициент г</w:t>
            </w:r>
            <w:r w:rsidRPr="00A5746B">
              <w:rPr>
                <w:rFonts w:eastAsia="Times New Roman"/>
                <w:sz w:val="22"/>
                <w:lang w:eastAsia="ru-RU"/>
              </w:rPr>
              <w:t>о</w:t>
            </w:r>
            <w:r w:rsidRPr="00A5746B">
              <w:rPr>
                <w:rFonts w:eastAsia="Times New Roman"/>
                <w:sz w:val="22"/>
                <w:lang w:eastAsia="ru-RU"/>
              </w:rPr>
              <w:t xml:space="preserve">товности </w:t>
            </w:r>
            <w:r w:rsidRPr="00A5746B">
              <w:rPr>
                <w:rFonts w:eastAsia="Times New Roman"/>
                <w:bCs/>
                <w:sz w:val="22"/>
                <w:lang w:eastAsia="ru-RU"/>
              </w:rPr>
              <w:t>соответствует нормативным требованиям</w:t>
            </w:r>
          </w:p>
        </w:tc>
      </w:tr>
      <w:tr w:rsidR="008B79CC" w:rsidRPr="00A5746B" w:rsidTr="00122966">
        <w:trPr>
          <w:cantSplit/>
          <w:jc w:val="center"/>
        </w:trPr>
        <w:tc>
          <w:tcPr>
            <w:tcW w:w="256" w:type="pct"/>
            <w:shd w:val="clear" w:color="auto" w:fill="auto"/>
            <w:vAlign w:val="center"/>
          </w:tcPr>
          <w:p w:rsidR="008B79CC" w:rsidRPr="00A5746B" w:rsidRDefault="008B79CC" w:rsidP="00122966">
            <w:pPr>
              <w:pStyle w:val="ab"/>
              <w:jc w:val="center"/>
              <w:rPr>
                <w:sz w:val="22"/>
                <w:szCs w:val="22"/>
              </w:rPr>
            </w:pPr>
            <w:r w:rsidRPr="00A5746B">
              <w:rPr>
                <w:sz w:val="22"/>
                <w:szCs w:val="22"/>
              </w:rPr>
              <w:t>7</w:t>
            </w:r>
          </w:p>
        </w:tc>
        <w:tc>
          <w:tcPr>
            <w:tcW w:w="1192" w:type="pct"/>
            <w:shd w:val="clear" w:color="000000" w:fill="FFFFFF"/>
            <w:vAlign w:val="center"/>
          </w:tcPr>
          <w:p w:rsidR="008B79CC" w:rsidRPr="00A5746B" w:rsidRDefault="008B79CC" w:rsidP="00122966">
            <w:pPr>
              <w:jc w:val="center"/>
              <w:rPr>
                <w:sz w:val="22"/>
              </w:rPr>
            </w:pPr>
            <w:r w:rsidRPr="00A5746B">
              <w:rPr>
                <w:sz w:val="22"/>
              </w:rPr>
              <w:t>Котельная (д.Зюино, ул. Школьная, 77а)</w:t>
            </w:r>
          </w:p>
        </w:tc>
        <w:tc>
          <w:tcPr>
            <w:tcW w:w="875" w:type="pct"/>
            <w:vMerge/>
            <w:shd w:val="clear" w:color="auto" w:fill="auto"/>
            <w:vAlign w:val="center"/>
          </w:tcPr>
          <w:p w:rsidR="008B79CC" w:rsidRPr="00A5746B" w:rsidRDefault="008B79CC" w:rsidP="00122966">
            <w:pPr>
              <w:jc w:val="center"/>
              <w:rPr>
                <w:rFonts w:eastAsia="Times New Roman"/>
                <w:sz w:val="22"/>
                <w:lang w:eastAsia="ru-RU"/>
              </w:rPr>
            </w:pPr>
          </w:p>
        </w:tc>
        <w:tc>
          <w:tcPr>
            <w:tcW w:w="875" w:type="pct"/>
            <w:shd w:val="clear" w:color="000000" w:fill="FFFFFF"/>
            <w:vAlign w:val="center"/>
          </w:tcPr>
          <w:p w:rsidR="008B79CC" w:rsidRPr="00A5746B" w:rsidRDefault="008B79CC" w:rsidP="00122966">
            <w:pPr>
              <w:jc w:val="center"/>
              <w:rPr>
                <w:rFonts w:eastAsia="Times New Roman"/>
                <w:sz w:val="22"/>
                <w:lang w:eastAsia="ru-RU"/>
              </w:rPr>
            </w:pPr>
            <w:r w:rsidRPr="00A5746B">
              <w:rPr>
                <w:rFonts w:eastAsia="Times New Roman"/>
                <w:sz w:val="22"/>
                <w:lang w:eastAsia="ru-RU"/>
              </w:rPr>
              <w:t>Р=0,99999;</w:t>
            </w:r>
          </w:p>
          <w:p w:rsidR="008B79CC" w:rsidRPr="00A5746B" w:rsidRDefault="008B79CC" w:rsidP="00122966">
            <w:pPr>
              <w:jc w:val="center"/>
              <w:rPr>
                <w:rFonts w:eastAsia="Times New Roman"/>
                <w:sz w:val="22"/>
                <w:lang w:eastAsia="ru-RU"/>
              </w:rPr>
            </w:pPr>
            <w:r w:rsidRPr="00A5746B">
              <w:rPr>
                <w:rFonts w:eastAsia="Times New Roman"/>
                <w:sz w:val="22"/>
                <w:lang w:eastAsia="ru-RU"/>
              </w:rPr>
              <w:t>Кг=0,999997</w:t>
            </w:r>
          </w:p>
        </w:tc>
        <w:tc>
          <w:tcPr>
            <w:tcW w:w="1802" w:type="pct"/>
            <w:shd w:val="clear" w:color="000000" w:fill="FFFFFF"/>
            <w:vAlign w:val="center"/>
          </w:tcPr>
          <w:p w:rsidR="008B79CC" w:rsidRPr="00A5746B" w:rsidRDefault="008B79CC" w:rsidP="00122966">
            <w:pPr>
              <w:jc w:val="center"/>
              <w:rPr>
                <w:rFonts w:eastAsia="Times New Roman"/>
                <w:sz w:val="22"/>
                <w:lang w:eastAsia="ru-RU"/>
              </w:rPr>
            </w:pPr>
            <w:r w:rsidRPr="00A5746B">
              <w:rPr>
                <w:rFonts w:eastAsia="Times New Roman"/>
                <w:bCs/>
                <w:sz w:val="22"/>
                <w:lang w:eastAsia="ru-RU"/>
              </w:rPr>
              <w:t>Вероятность безотказной работы системы соотве</w:t>
            </w:r>
            <w:r w:rsidRPr="00A5746B">
              <w:rPr>
                <w:rFonts w:eastAsia="Times New Roman"/>
                <w:bCs/>
                <w:sz w:val="22"/>
                <w:lang w:eastAsia="ru-RU"/>
              </w:rPr>
              <w:t>т</w:t>
            </w:r>
            <w:r w:rsidRPr="00A5746B">
              <w:rPr>
                <w:rFonts w:eastAsia="Times New Roman"/>
                <w:bCs/>
                <w:sz w:val="22"/>
                <w:lang w:eastAsia="ru-RU"/>
              </w:rPr>
              <w:t xml:space="preserve">ствует нормативным требованиям, </w:t>
            </w:r>
            <w:r w:rsidRPr="00A5746B">
              <w:rPr>
                <w:rFonts w:eastAsia="Times New Roman"/>
                <w:sz w:val="22"/>
                <w:lang w:eastAsia="ru-RU"/>
              </w:rPr>
              <w:t>коэффициент г</w:t>
            </w:r>
            <w:r w:rsidRPr="00A5746B">
              <w:rPr>
                <w:rFonts w:eastAsia="Times New Roman"/>
                <w:sz w:val="22"/>
                <w:lang w:eastAsia="ru-RU"/>
              </w:rPr>
              <w:t>о</w:t>
            </w:r>
            <w:r w:rsidRPr="00A5746B">
              <w:rPr>
                <w:rFonts w:eastAsia="Times New Roman"/>
                <w:sz w:val="22"/>
                <w:lang w:eastAsia="ru-RU"/>
              </w:rPr>
              <w:t xml:space="preserve">товности </w:t>
            </w:r>
            <w:r w:rsidRPr="00A5746B">
              <w:rPr>
                <w:rFonts w:eastAsia="Times New Roman"/>
                <w:bCs/>
                <w:sz w:val="22"/>
                <w:lang w:eastAsia="ru-RU"/>
              </w:rPr>
              <w:t>соответствует нормативным требованиям</w:t>
            </w:r>
          </w:p>
        </w:tc>
      </w:tr>
      <w:tr w:rsidR="008B79CC" w:rsidRPr="00A5746B" w:rsidTr="00122966">
        <w:trPr>
          <w:cantSplit/>
          <w:jc w:val="center"/>
        </w:trPr>
        <w:tc>
          <w:tcPr>
            <w:tcW w:w="256" w:type="pct"/>
            <w:shd w:val="clear" w:color="auto" w:fill="auto"/>
            <w:vAlign w:val="center"/>
          </w:tcPr>
          <w:p w:rsidR="008B79CC" w:rsidRPr="00A5746B" w:rsidRDefault="008B79CC" w:rsidP="00122966">
            <w:pPr>
              <w:pStyle w:val="ab"/>
              <w:jc w:val="center"/>
              <w:rPr>
                <w:sz w:val="22"/>
                <w:szCs w:val="22"/>
              </w:rPr>
            </w:pPr>
            <w:r w:rsidRPr="00A5746B">
              <w:rPr>
                <w:sz w:val="22"/>
                <w:szCs w:val="22"/>
              </w:rPr>
              <w:t>8</w:t>
            </w:r>
          </w:p>
        </w:tc>
        <w:tc>
          <w:tcPr>
            <w:tcW w:w="1192" w:type="pct"/>
            <w:shd w:val="clear" w:color="000000" w:fill="FFFFFF"/>
            <w:vAlign w:val="center"/>
          </w:tcPr>
          <w:p w:rsidR="008B79CC" w:rsidRPr="00A5746B" w:rsidRDefault="008B79CC" w:rsidP="00122966">
            <w:pPr>
              <w:jc w:val="center"/>
              <w:rPr>
                <w:sz w:val="22"/>
              </w:rPr>
            </w:pPr>
            <w:r w:rsidRPr="00A5746B">
              <w:rPr>
                <w:sz w:val="22"/>
              </w:rPr>
              <w:t>Котельная (д.Бачумово, ул. Школьная, 17а)</w:t>
            </w:r>
          </w:p>
        </w:tc>
        <w:tc>
          <w:tcPr>
            <w:tcW w:w="875" w:type="pct"/>
            <w:vMerge/>
            <w:shd w:val="clear" w:color="auto" w:fill="auto"/>
            <w:vAlign w:val="center"/>
          </w:tcPr>
          <w:p w:rsidR="008B79CC" w:rsidRPr="00A5746B" w:rsidRDefault="008B79CC" w:rsidP="00122966">
            <w:pPr>
              <w:jc w:val="center"/>
              <w:rPr>
                <w:rFonts w:eastAsia="Times New Roman"/>
                <w:sz w:val="22"/>
                <w:lang w:eastAsia="ru-RU"/>
              </w:rPr>
            </w:pPr>
          </w:p>
        </w:tc>
        <w:tc>
          <w:tcPr>
            <w:tcW w:w="875" w:type="pct"/>
            <w:shd w:val="clear" w:color="000000" w:fill="FFFFFF"/>
            <w:vAlign w:val="center"/>
          </w:tcPr>
          <w:p w:rsidR="008B79CC" w:rsidRPr="00A5746B" w:rsidRDefault="008B79CC" w:rsidP="00122966">
            <w:pPr>
              <w:jc w:val="center"/>
              <w:rPr>
                <w:rFonts w:eastAsia="Times New Roman"/>
                <w:sz w:val="22"/>
                <w:lang w:eastAsia="ru-RU"/>
              </w:rPr>
            </w:pPr>
            <w:r w:rsidRPr="00A5746B">
              <w:rPr>
                <w:rFonts w:eastAsia="Times New Roman"/>
                <w:sz w:val="22"/>
                <w:lang w:eastAsia="ru-RU"/>
              </w:rPr>
              <w:t>Р=0,99877;</w:t>
            </w:r>
          </w:p>
          <w:p w:rsidR="008B79CC" w:rsidRPr="00A5746B" w:rsidRDefault="008B79CC" w:rsidP="00122966">
            <w:pPr>
              <w:jc w:val="center"/>
              <w:rPr>
                <w:rFonts w:eastAsia="Times New Roman"/>
                <w:sz w:val="22"/>
                <w:lang w:eastAsia="ru-RU"/>
              </w:rPr>
            </w:pPr>
            <w:r w:rsidRPr="00A5746B">
              <w:rPr>
                <w:rFonts w:eastAsia="Times New Roman"/>
                <w:sz w:val="22"/>
                <w:lang w:eastAsia="ru-RU"/>
              </w:rPr>
              <w:t>Кг=0,999929</w:t>
            </w:r>
          </w:p>
        </w:tc>
        <w:tc>
          <w:tcPr>
            <w:tcW w:w="1802" w:type="pct"/>
            <w:shd w:val="clear" w:color="000000" w:fill="FFFFFF"/>
            <w:vAlign w:val="center"/>
          </w:tcPr>
          <w:p w:rsidR="008B79CC" w:rsidRPr="00A5746B" w:rsidRDefault="008B79CC" w:rsidP="00122966">
            <w:pPr>
              <w:jc w:val="center"/>
              <w:rPr>
                <w:rFonts w:eastAsia="Times New Roman"/>
                <w:bCs/>
                <w:sz w:val="22"/>
                <w:lang w:eastAsia="ru-RU"/>
              </w:rPr>
            </w:pPr>
            <w:r w:rsidRPr="00A5746B">
              <w:rPr>
                <w:rFonts w:eastAsia="Times New Roman"/>
                <w:bCs/>
                <w:sz w:val="22"/>
                <w:lang w:eastAsia="ru-RU"/>
              </w:rPr>
              <w:t>Вероятность безотказной работы системы соотве</w:t>
            </w:r>
            <w:r w:rsidRPr="00A5746B">
              <w:rPr>
                <w:rFonts w:eastAsia="Times New Roman"/>
                <w:bCs/>
                <w:sz w:val="22"/>
                <w:lang w:eastAsia="ru-RU"/>
              </w:rPr>
              <w:t>т</w:t>
            </w:r>
            <w:r w:rsidRPr="00A5746B">
              <w:rPr>
                <w:rFonts w:eastAsia="Times New Roman"/>
                <w:bCs/>
                <w:sz w:val="22"/>
                <w:lang w:eastAsia="ru-RU"/>
              </w:rPr>
              <w:t xml:space="preserve">ствует нормативным требованиям, </w:t>
            </w:r>
            <w:r w:rsidRPr="00A5746B">
              <w:rPr>
                <w:rFonts w:eastAsia="Times New Roman"/>
                <w:sz w:val="22"/>
                <w:lang w:eastAsia="ru-RU"/>
              </w:rPr>
              <w:t>коэффициент г</w:t>
            </w:r>
            <w:r w:rsidRPr="00A5746B">
              <w:rPr>
                <w:rFonts w:eastAsia="Times New Roman"/>
                <w:sz w:val="22"/>
                <w:lang w:eastAsia="ru-RU"/>
              </w:rPr>
              <w:t>о</w:t>
            </w:r>
            <w:r w:rsidRPr="00A5746B">
              <w:rPr>
                <w:rFonts w:eastAsia="Times New Roman"/>
                <w:sz w:val="22"/>
                <w:lang w:eastAsia="ru-RU"/>
              </w:rPr>
              <w:t xml:space="preserve">товности </w:t>
            </w:r>
            <w:r w:rsidRPr="00A5746B">
              <w:rPr>
                <w:rFonts w:eastAsia="Times New Roman"/>
                <w:bCs/>
                <w:sz w:val="22"/>
                <w:lang w:eastAsia="ru-RU"/>
              </w:rPr>
              <w:t>соответствует нормативным требованиям</w:t>
            </w:r>
          </w:p>
        </w:tc>
      </w:tr>
      <w:tr w:rsidR="008B79CC" w:rsidRPr="00A5746B" w:rsidTr="00122966">
        <w:trPr>
          <w:cantSplit/>
          <w:jc w:val="center"/>
        </w:trPr>
        <w:tc>
          <w:tcPr>
            <w:tcW w:w="256" w:type="pct"/>
            <w:shd w:val="clear" w:color="auto" w:fill="auto"/>
            <w:vAlign w:val="center"/>
          </w:tcPr>
          <w:p w:rsidR="008B79CC" w:rsidRPr="00A5746B" w:rsidRDefault="008B79CC" w:rsidP="00122966">
            <w:pPr>
              <w:pStyle w:val="ab"/>
              <w:jc w:val="center"/>
              <w:rPr>
                <w:sz w:val="22"/>
                <w:szCs w:val="22"/>
              </w:rPr>
            </w:pPr>
            <w:r w:rsidRPr="00A5746B">
              <w:rPr>
                <w:sz w:val="22"/>
                <w:szCs w:val="22"/>
              </w:rPr>
              <w:lastRenderedPageBreak/>
              <w:t>9</w:t>
            </w:r>
          </w:p>
        </w:tc>
        <w:tc>
          <w:tcPr>
            <w:tcW w:w="1192" w:type="pct"/>
            <w:shd w:val="clear" w:color="000000" w:fill="FFFFFF"/>
            <w:vAlign w:val="center"/>
          </w:tcPr>
          <w:p w:rsidR="008B79CC" w:rsidRPr="00A5746B" w:rsidRDefault="008B79CC" w:rsidP="00122966">
            <w:pPr>
              <w:jc w:val="center"/>
              <w:rPr>
                <w:sz w:val="22"/>
              </w:rPr>
            </w:pPr>
            <w:r w:rsidRPr="00A5746B">
              <w:rPr>
                <w:sz w:val="22"/>
              </w:rPr>
              <w:t>Котельная (д. Ворца, ул. Чапае</w:t>
            </w:r>
            <w:r w:rsidRPr="00A5746B">
              <w:rPr>
                <w:sz w:val="22"/>
              </w:rPr>
              <w:t>в</w:t>
            </w:r>
            <w:r w:rsidRPr="00A5746B">
              <w:rPr>
                <w:sz w:val="22"/>
              </w:rPr>
              <w:t>ская, 66)</w:t>
            </w:r>
          </w:p>
        </w:tc>
        <w:tc>
          <w:tcPr>
            <w:tcW w:w="875" w:type="pct"/>
            <w:vMerge/>
            <w:shd w:val="clear" w:color="auto" w:fill="auto"/>
            <w:vAlign w:val="center"/>
          </w:tcPr>
          <w:p w:rsidR="008B79CC" w:rsidRPr="00A5746B" w:rsidRDefault="008B79CC" w:rsidP="00122966">
            <w:pPr>
              <w:jc w:val="center"/>
              <w:rPr>
                <w:rFonts w:eastAsia="Times New Roman"/>
                <w:sz w:val="22"/>
                <w:lang w:eastAsia="ru-RU"/>
              </w:rPr>
            </w:pPr>
          </w:p>
        </w:tc>
        <w:tc>
          <w:tcPr>
            <w:tcW w:w="875" w:type="pct"/>
            <w:shd w:val="clear" w:color="000000" w:fill="FFFFFF"/>
            <w:vAlign w:val="center"/>
          </w:tcPr>
          <w:p w:rsidR="008B79CC" w:rsidRPr="00A5746B" w:rsidRDefault="008B79CC" w:rsidP="00122966">
            <w:pPr>
              <w:jc w:val="center"/>
              <w:rPr>
                <w:rFonts w:eastAsia="Times New Roman"/>
                <w:sz w:val="22"/>
                <w:lang w:eastAsia="ru-RU"/>
              </w:rPr>
            </w:pPr>
            <w:r w:rsidRPr="00A5746B">
              <w:rPr>
                <w:rFonts w:eastAsia="Times New Roman"/>
                <w:sz w:val="22"/>
                <w:lang w:eastAsia="ru-RU"/>
              </w:rPr>
              <w:t>Р=0,99998;</w:t>
            </w:r>
          </w:p>
          <w:p w:rsidR="008B79CC" w:rsidRPr="00A5746B" w:rsidRDefault="008B79CC" w:rsidP="00122966">
            <w:pPr>
              <w:jc w:val="center"/>
              <w:rPr>
                <w:rFonts w:eastAsia="Times New Roman"/>
                <w:sz w:val="22"/>
                <w:lang w:eastAsia="ru-RU"/>
              </w:rPr>
            </w:pPr>
            <w:r w:rsidRPr="00A5746B">
              <w:rPr>
                <w:rFonts w:eastAsia="Times New Roman"/>
                <w:sz w:val="22"/>
                <w:lang w:eastAsia="ru-RU"/>
              </w:rPr>
              <w:t>Кг=0,999958</w:t>
            </w:r>
          </w:p>
        </w:tc>
        <w:tc>
          <w:tcPr>
            <w:tcW w:w="1802" w:type="pct"/>
            <w:shd w:val="clear" w:color="000000" w:fill="FFFFFF"/>
            <w:vAlign w:val="center"/>
          </w:tcPr>
          <w:p w:rsidR="008B79CC" w:rsidRPr="00A5746B" w:rsidRDefault="008B79CC" w:rsidP="00122966">
            <w:pPr>
              <w:jc w:val="center"/>
              <w:rPr>
                <w:rFonts w:eastAsia="Times New Roman"/>
                <w:sz w:val="22"/>
                <w:lang w:eastAsia="ru-RU"/>
              </w:rPr>
            </w:pPr>
            <w:r w:rsidRPr="00A5746B">
              <w:rPr>
                <w:rFonts w:eastAsia="Times New Roman"/>
                <w:bCs/>
                <w:sz w:val="22"/>
                <w:lang w:eastAsia="ru-RU"/>
              </w:rPr>
              <w:t>Вероятность безотказной работы системы соотве</w:t>
            </w:r>
            <w:r w:rsidRPr="00A5746B">
              <w:rPr>
                <w:rFonts w:eastAsia="Times New Roman"/>
                <w:bCs/>
                <w:sz w:val="22"/>
                <w:lang w:eastAsia="ru-RU"/>
              </w:rPr>
              <w:t>т</w:t>
            </w:r>
            <w:r w:rsidRPr="00A5746B">
              <w:rPr>
                <w:rFonts w:eastAsia="Times New Roman"/>
                <w:bCs/>
                <w:sz w:val="22"/>
                <w:lang w:eastAsia="ru-RU"/>
              </w:rPr>
              <w:t xml:space="preserve">ствует нормативным требованиям, </w:t>
            </w:r>
            <w:r w:rsidRPr="00A5746B">
              <w:rPr>
                <w:rFonts w:eastAsia="Times New Roman"/>
                <w:sz w:val="22"/>
                <w:lang w:eastAsia="ru-RU"/>
              </w:rPr>
              <w:t>коэффициент г</w:t>
            </w:r>
            <w:r w:rsidRPr="00A5746B">
              <w:rPr>
                <w:rFonts w:eastAsia="Times New Roman"/>
                <w:sz w:val="22"/>
                <w:lang w:eastAsia="ru-RU"/>
              </w:rPr>
              <w:t>о</w:t>
            </w:r>
            <w:r w:rsidRPr="00A5746B">
              <w:rPr>
                <w:rFonts w:eastAsia="Times New Roman"/>
                <w:sz w:val="22"/>
                <w:lang w:eastAsia="ru-RU"/>
              </w:rPr>
              <w:t xml:space="preserve">товности </w:t>
            </w:r>
            <w:r w:rsidRPr="00A5746B">
              <w:rPr>
                <w:rFonts w:eastAsia="Times New Roman"/>
                <w:bCs/>
                <w:sz w:val="22"/>
                <w:lang w:eastAsia="ru-RU"/>
              </w:rPr>
              <w:t>соответствует нормативным требованиям</w:t>
            </w:r>
          </w:p>
        </w:tc>
      </w:tr>
      <w:tr w:rsidR="008B79CC" w:rsidRPr="00A5746B" w:rsidTr="00122966">
        <w:trPr>
          <w:cantSplit/>
          <w:jc w:val="center"/>
        </w:trPr>
        <w:tc>
          <w:tcPr>
            <w:tcW w:w="256" w:type="pct"/>
            <w:shd w:val="clear" w:color="auto" w:fill="auto"/>
            <w:vAlign w:val="center"/>
          </w:tcPr>
          <w:p w:rsidR="008B79CC" w:rsidRPr="00A5746B" w:rsidRDefault="008B79CC" w:rsidP="00122966">
            <w:pPr>
              <w:pStyle w:val="ab"/>
              <w:jc w:val="center"/>
              <w:rPr>
                <w:sz w:val="22"/>
                <w:szCs w:val="22"/>
              </w:rPr>
            </w:pPr>
            <w:r w:rsidRPr="00A5746B">
              <w:rPr>
                <w:sz w:val="22"/>
                <w:szCs w:val="22"/>
              </w:rPr>
              <w:t>10</w:t>
            </w:r>
          </w:p>
        </w:tc>
        <w:tc>
          <w:tcPr>
            <w:tcW w:w="1192" w:type="pct"/>
            <w:shd w:val="clear" w:color="000000" w:fill="FFFFFF"/>
            <w:vAlign w:val="center"/>
          </w:tcPr>
          <w:p w:rsidR="008B79CC" w:rsidRPr="00A5746B" w:rsidRDefault="008B79CC" w:rsidP="00122966">
            <w:pPr>
              <w:jc w:val="center"/>
              <w:rPr>
                <w:sz w:val="22"/>
              </w:rPr>
            </w:pPr>
            <w:r w:rsidRPr="00A5746B">
              <w:rPr>
                <w:sz w:val="22"/>
              </w:rPr>
              <w:t>Котельная (с.Укан, ул. Советская, 15б)</w:t>
            </w:r>
          </w:p>
        </w:tc>
        <w:tc>
          <w:tcPr>
            <w:tcW w:w="875" w:type="pct"/>
            <w:vMerge/>
            <w:shd w:val="clear" w:color="auto" w:fill="auto"/>
            <w:vAlign w:val="center"/>
          </w:tcPr>
          <w:p w:rsidR="008B79CC" w:rsidRPr="00A5746B" w:rsidRDefault="008B79CC" w:rsidP="00122966">
            <w:pPr>
              <w:jc w:val="center"/>
              <w:rPr>
                <w:rFonts w:eastAsia="Times New Roman"/>
                <w:sz w:val="22"/>
                <w:lang w:eastAsia="ru-RU"/>
              </w:rPr>
            </w:pPr>
          </w:p>
        </w:tc>
        <w:tc>
          <w:tcPr>
            <w:tcW w:w="875" w:type="pct"/>
            <w:shd w:val="clear" w:color="000000" w:fill="FFFFFF"/>
            <w:vAlign w:val="center"/>
          </w:tcPr>
          <w:p w:rsidR="008B79CC" w:rsidRPr="00A5746B" w:rsidRDefault="008B79CC" w:rsidP="00122966">
            <w:pPr>
              <w:jc w:val="center"/>
              <w:rPr>
                <w:rFonts w:eastAsia="Times New Roman"/>
                <w:sz w:val="22"/>
                <w:lang w:eastAsia="ru-RU"/>
              </w:rPr>
            </w:pPr>
            <w:r w:rsidRPr="00A5746B">
              <w:rPr>
                <w:rFonts w:eastAsia="Times New Roman"/>
                <w:sz w:val="22"/>
                <w:lang w:eastAsia="ru-RU"/>
              </w:rPr>
              <w:t>Р=0,99964;</w:t>
            </w:r>
          </w:p>
          <w:p w:rsidR="008B79CC" w:rsidRPr="00A5746B" w:rsidRDefault="008B79CC" w:rsidP="00122966">
            <w:pPr>
              <w:jc w:val="center"/>
              <w:rPr>
                <w:rFonts w:eastAsia="Times New Roman"/>
                <w:sz w:val="22"/>
                <w:lang w:eastAsia="ru-RU"/>
              </w:rPr>
            </w:pPr>
            <w:r w:rsidRPr="00A5746B">
              <w:rPr>
                <w:rFonts w:eastAsia="Times New Roman"/>
                <w:sz w:val="22"/>
                <w:lang w:eastAsia="ru-RU"/>
              </w:rPr>
              <w:t>Кг=0,999962</w:t>
            </w:r>
          </w:p>
        </w:tc>
        <w:tc>
          <w:tcPr>
            <w:tcW w:w="1802" w:type="pct"/>
            <w:shd w:val="clear" w:color="000000" w:fill="FFFFFF"/>
            <w:vAlign w:val="center"/>
          </w:tcPr>
          <w:p w:rsidR="008B79CC" w:rsidRPr="00A5746B" w:rsidRDefault="008B79CC" w:rsidP="00122966">
            <w:pPr>
              <w:jc w:val="center"/>
              <w:rPr>
                <w:rFonts w:eastAsia="Times New Roman"/>
                <w:bCs/>
                <w:sz w:val="22"/>
                <w:lang w:eastAsia="ru-RU"/>
              </w:rPr>
            </w:pPr>
            <w:r w:rsidRPr="00A5746B">
              <w:rPr>
                <w:rFonts w:eastAsia="Times New Roman"/>
                <w:bCs/>
                <w:sz w:val="22"/>
                <w:lang w:eastAsia="ru-RU"/>
              </w:rPr>
              <w:t>Вероятность безотказной работы системы соотве</w:t>
            </w:r>
            <w:r w:rsidRPr="00A5746B">
              <w:rPr>
                <w:rFonts w:eastAsia="Times New Roman"/>
                <w:bCs/>
                <w:sz w:val="22"/>
                <w:lang w:eastAsia="ru-RU"/>
              </w:rPr>
              <w:t>т</w:t>
            </w:r>
            <w:r w:rsidRPr="00A5746B">
              <w:rPr>
                <w:rFonts w:eastAsia="Times New Roman"/>
                <w:bCs/>
                <w:sz w:val="22"/>
                <w:lang w:eastAsia="ru-RU"/>
              </w:rPr>
              <w:t xml:space="preserve">ствует нормативным требованиям, </w:t>
            </w:r>
            <w:r w:rsidRPr="00A5746B">
              <w:rPr>
                <w:rFonts w:eastAsia="Times New Roman"/>
                <w:sz w:val="22"/>
                <w:lang w:eastAsia="ru-RU"/>
              </w:rPr>
              <w:t>коэффициент г</w:t>
            </w:r>
            <w:r w:rsidRPr="00A5746B">
              <w:rPr>
                <w:rFonts w:eastAsia="Times New Roman"/>
                <w:sz w:val="22"/>
                <w:lang w:eastAsia="ru-RU"/>
              </w:rPr>
              <w:t>о</w:t>
            </w:r>
            <w:r w:rsidRPr="00A5746B">
              <w:rPr>
                <w:rFonts w:eastAsia="Times New Roman"/>
                <w:sz w:val="22"/>
                <w:lang w:eastAsia="ru-RU"/>
              </w:rPr>
              <w:t xml:space="preserve">товности </w:t>
            </w:r>
            <w:r w:rsidRPr="00A5746B">
              <w:rPr>
                <w:rFonts w:eastAsia="Times New Roman"/>
                <w:bCs/>
                <w:sz w:val="22"/>
                <w:lang w:eastAsia="ru-RU"/>
              </w:rPr>
              <w:t>соответствует нормативным требованиям</w:t>
            </w:r>
          </w:p>
        </w:tc>
      </w:tr>
      <w:tr w:rsidR="008B79CC" w:rsidRPr="00A5746B" w:rsidTr="00122966">
        <w:trPr>
          <w:cantSplit/>
          <w:jc w:val="center"/>
        </w:trPr>
        <w:tc>
          <w:tcPr>
            <w:tcW w:w="256" w:type="pct"/>
            <w:shd w:val="clear" w:color="auto" w:fill="auto"/>
            <w:vAlign w:val="center"/>
          </w:tcPr>
          <w:p w:rsidR="008B79CC" w:rsidRPr="00A5746B" w:rsidRDefault="008B79CC" w:rsidP="00122966">
            <w:pPr>
              <w:pStyle w:val="ab"/>
              <w:jc w:val="center"/>
              <w:rPr>
                <w:sz w:val="22"/>
                <w:szCs w:val="22"/>
              </w:rPr>
            </w:pPr>
            <w:r w:rsidRPr="00A5746B">
              <w:rPr>
                <w:sz w:val="22"/>
                <w:szCs w:val="22"/>
              </w:rPr>
              <w:t>11</w:t>
            </w:r>
          </w:p>
        </w:tc>
        <w:tc>
          <w:tcPr>
            <w:tcW w:w="1192" w:type="pct"/>
            <w:shd w:val="clear" w:color="000000" w:fill="FFFFFF"/>
            <w:vAlign w:val="center"/>
          </w:tcPr>
          <w:p w:rsidR="008B79CC" w:rsidRPr="00A5746B" w:rsidRDefault="008B79CC" w:rsidP="00122966">
            <w:pPr>
              <w:jc w:val="center"/>
              <w:rPr>
                <w:sz w:val="22"/>
              </w:rPr>
            </w:pPr>
            <w:r w:rsidRPr="00A5746B">
              <w:rPr>
                <w:sz w:val="22"/>
              </w:rPr>
              <w:t>Котельная (п. Яр, ул. Ворошилова, 10ж)</w:t>
            </w:r>
          </w:p>
        </w:tc>
        <w:tc>
          <w:tcPr>
            <w:tcW w:w="875" w:type="pct"/>
            <w:vMerge/>
            <w:shd w:val="clear" w:color="auto" w:fill="auto"/>
            <w:vAlign w:val="center"/>
          </w:tcPr>
          <w:p w:rsidR="008B79CC" w:rsidRPr="00A5746B" w:rsidRDefault="008B79CC" w:rsidP="00122966">
            <w:pPr>
              <w:jc w:val="center"/>
              <w:rPr>
                <w:rFonts w:eastAsia="Times New Roman"/>
                <w:sz w:val="22"/>
                <w:lang w:eastAsia="ru-RU"/>
              </w:rPr>
            </w:pPr>
          </w:p>
        </w:tc>
        <w:tc>
          <w:tcPr>
            <w:tcW w:w="875" w:type="pct"/>
            <w:shd w:val="clear" w:color="000000" w:fill="FFFFFF"/>
            <w:vAlign w:val="center"/>
          </w:tcPr>
          <w:p w:rsidR="008B79CC" w:rsidRPr="00A5746B" w:rsidRDefault="008B79CC" w:rsidP="00122966">
            <w:pPr>
              <w:jc w:val="center"/>
              <w:rPr>
                <w:rFonts w:eastAsia="Times New Roman"/>
                <w:sz w:val="22"/>
                <w:lang w:eastAsia="ru-RU"/>
              </w:rPr>
            </w:pPr>
            <w:r w:rsidRPr="00A5746B">
              <w:rPr>
                <w:rFonts w:eastAsia="Times New Roman"/>
                <w:sz w:val="22"/>
                <w:lang w:eastAsia="ru-RU"/>
              </w:rPr>
              <w:t>Р=0,94865;</w:t>
            </w:r>
          </w:p>
          <w:p w:rsidR="008B79CC" w:rsidRPr="00A5746B" w:rsidRDefault="008B79CC" w:rsidP="00122966">
            <w:pPr>
              <w:jc w:val="center"/>
              <w:rPr>
                <w:rFonts w:eastAsia="Times New Roman"/>
                <w:sz w:val="22"/>
                <w:lang w:eastAsia="ru-RU"/>
              </w:rPr>
            </w:pPr>
            <w:r w:rsidRPr="00A5746B">
              <w:rPr>
                <w:rFonts w:eastAsia="Times New Roman"/>
                <w:sz w:val="22"/>
                <w:lang w:eastAsia="ru-RU"/>
              </w:rPr>
              <w:t>Кг=0,999269</w:t>
            </w:r>
          </w:p>
        </w:tc>
        <w:tc>
          <w:tcPr>
            <w:tcW w:w="1802" w:type="pct"/>
            <w:shd w:val="clear" w:color="000000" w:fill="FFFFFF"/>
            <w:vAlign w:val="center"/>
          </w:tcPr>
          <w:p w:rsidR="008B79CC" w:rsidRPr="00A5746B" w:rsidRDefault="008B79CC" w:rsidP="00122966">
            <w:pPr>
              <w:jc w:val="center"/>
              <w:rPr>
                <w:rFonts w:eastAsia="Times New Roman"/>
                <w:sz w:val="22"/>
                <w:lang w:eastAsia="ru-RU"/>
              </w:rPr>
            </w:pPr>
            <w:r w:rsidRPr="00A5746B">
              <w:rPr>
                <w:rFonts w:eastAsia="Times New Roman"/>
                <w:bCs/>
                <w:sz w:val="22"/>
                <w:lang w:eastAsia="ru-RU"/>
              </w:rPr>
              <w:t>Вероятность безотказной работы системы соотве</w:t>
            </w:r>
            <w:r w:rsidRPr="00A5746B">
              <w:rPr>
                <w:rFonts w:eastAsia="Times New Roman"/>
                <w:bCs/>
                <w:sz w:val="22"/>
                <w:lang w:eastAsia="ru-RU"/>
              </w:rPr>
              <w:t>т</w:t>
            </w:r>
            <w:r w:rsidRPr="00A5746B">
              <w:rPr>
                <w:rFonts w:eastAsia="Times New Roman"/>
                <w:bCs/>
                <w:sz w:val="22"/>
                <w:lang w:eastAsia="ru-RU"/>
              </w:rPr>
              <w:t xml:space="preserve">ствует нормативным требованиям, </w:t>
            </w:r>
            <w:r w:rsidRPr="00A5746B">
              <w:rPr>
                <w:rFonts w:eastAsia="Times New Roman"/>
                <w:sz w:val="22"/>
                <w:lang w:eastAsia="ru-RU"/>
              </w:rPr>
              <w:t>коэффициент г</w:t>
            </w:r>
            <w:r w:rsidRPr="00A5746B">
              <w:rPr>
                <w:rFonts w:eastAsia="Times New Roman"/>
                <w:sz w:val="22"/>
                <w:lang w:eastAsia="ru-RU"/>
              </w:rPr>
              <w:t>о</w:t>
            </w:r>
            <w:r w:rsidRPr="00A5746B">
              <w:rPr>
                <w:rFonts w:eastAsia="Times New Roman"/>
                <w:sz w:val="22"/>
                <w:lang w:eastAsia="ru-RU"/>
              </w:rPr>
              <w:t xml:space="preserve">товности </w:t>
            </w:r>
            <w:r w:rsidRPr="00A5746B">
              <w:rPr>
                <w:rFonts w:eastAsia="Times New Roman"/>
                <w:bCs/>
                <w:sz w:val="22"/>
                <w:lang w:eastAsia="ru-RU"/>
              </w:rPr>
              <w:t>соответствует нормативным требованиям</w:t>
            </w:r>
          </w:p>
        </w:tc>
      </w:tr>
      <w:tr w:rsidR="008B79CC" w:rsidRPr="00A5746B" w:rsidTr="00122966">
        <w:trPr>
          <w:cantSplit/>
          <w:jc w:val="center"/>
        </w:trPr>
        <w:tc>
          <w:tcPr>
            <w:tcW w:w="256" w:type="pct"/>
            <w:shd w:val="clear" w:color="auto" w:fill="auto"/>
            <w:vAlign w:val="center"/>
          </w:tcPr>
          <w:p w:rsidR="008B79CC" w:rsidRPr="00A5746B" w:rsidRDefault="008B79CC" w:rsidP="00122966">
            <w:pPr>
              <w:pStyle w:val="ab"/>
              <w:jc w:val="center"/>
              <w:rPr>
                <w:sz w:val="22"/>
                <w:szCs w:val="22"/>
              </w:rPr>
            </w:pPr>
            <w:r w:rsidRPr="00A5746B">
              <w:rPr>
                <w:sz w:val="22"/>
                <w:szCs w:val="22"/>
              </w:rPr>
              <w:t>12</w:t>
            </w:r>
          </w:p>
        </w:tc>
        <w:tc>
          <w:tcPr>
            <w:tcW w:w="1192" w:type="pct"/>
            <w:shd w:val="clear" w:color="000000" w:fill="FFFFFF"/>
            <w:vAlign w:val="center"/>
          </w:tcPr>
          <w:p w:rsidR="008B79CC" w:rsidRPr="00A5746B" w:rsidRDefault="008B79CC" w:rsidP="00122966">
            <w:pPr>
              <w:jc w:val="center"/>
              <w:rPr>
                <w:sz w:val="22"/>
              </w:rPr>
            </w:pPr>
            <w:r w:rsidRPr="00A5746B">
              <w:rPr>
                <w:sz w:val="22"/>
              </w:rPr>
              <w:t>Котельная (д.Бармашур, ул. Сове</w:t>
            </w:r>
            <w:r w:rsidRPr="00A5746B">
              <w:rPr>
                <w:sz w:val="22"/>
              </w:rPr>
              <w:t>т</w:t>
            </w:r>
            <w:r w:rsidRPr="00A5746B">
              <w:rPr>
                <w:sz w:val="22"/>
              </w:rPr>
              <w:t>ская, 42а)</w:t>
            </w:r>
          </w:p>
        </w:tc>
        <w:tc>
          <w:tcPr>
            <w:tcW w:w="875" w:type="pct"/>
            <w:vMerge w:val="restart"/>
            <w:shd w:val="clear" w:color="auto" w:fill="auto"/>
            <w:vAlign w:val="center"/>
          </w:tcPr>
          <w:p w:rsidR="008B79CC" w:rsidRPr="00A5746B" w:rsidRDefault="008B79CC" w:rsidP="00122966">
            <w:pPr>
              <w:jc w:val="center"/>
              <w:rPr>
                <w:rFonts w:eastAsia="Times New Roman"/>
                <w:sz w:val="22"/>
                <w:lang w:eastAsia="ru-RU"/>
              </w:rPr>
            </w:pPr>
            <w:r w:rsidRPr="00A5746B">
              <w:rPr>
                <w:rFonts w:eastAsia="Times New Roman"/>
                <w:sz w:val="22"/>
                <w:lang w:eastAsia="ru-RU"/>
              </w:rPr>
              <w:t>Вероятность безотказной работы системы тепл</w:t>
            </w:r>
            <w:r w:rsidRPr="00A5746B">
              <w:rPr>
                <w:rFonts w:eastAsia="Times New Roman"/>
                <w:sz w:val="22"/>
                <w:lang w:eastAsia="ru-RU"/>
              </w:rPr>
              <w:t>о</w:t>
            </w:r>
            <w:r w:rsidRPr="00A5746B">
              <w:rPr>
                <w:rFonts w:eastAsia="Times New Roman"/>
                <w:sz w:val="22"/>
                <w:lang w:eastAsia="ru-RU"/>
              </w:rPr>
              <w:t>снабжения Р=0,9;</w:t>
            </w:r>
          </w:p>
          <w:p w:rsidR="008B79CC" w:rsidRPr="00A5746B" w:rsidRDefault="008B79CC" w:rsidP="00122966">
            <w:pPr>
              <w:jc w:val="center"/>
              <w:rPr>
                <w:rFonts w:eastAsia="Times New Roman"/>
                <w:sz w:val="22"/>
                <w:lang w:eastAsia="ru-RU"/>
              </w:rPr>
            </w:pPr>
            <w:r w:rsidRPr="00A5746B">
              <w:rPr>
                <w:rFonts w:eastAsia="Times New Roman"/>
                <w:sz w:val="22"/>
                <w:lang w:eastAsia="ru-RU"/>
              </w:rPr>
              <w:t>Коэффициент готовности Кг=0,97</w:t>
            </w:r>
          </w:p>
        </w:tc>
        <w:tc>
          <w:tcPr>
            <w:tcW w:w="875" w:type="pct"/>
            <w:shd w:val="clear" w:color="000000" w:fill="FFFFFF"/>
            <w:vAlign w:val="center"/>
          </w:tcPr>
          <w:p w:rsidR="008B79CC" w:rsidRPr="00A5746B" w:rsidRDefault="008B79CC" w:rsidP="00122966">
            <w:pPr>
              <w:jc w:val="center"/>
              <w:rPr>
                <w:rFonts w:eastAsia="Times New Roman"/>
                <w:sz w:val="22"/>
                <w:lang w:eastAsia="ru-RU"/>
              </w:rPr>
            </w:pPr>
            <w:r w:rsidRPr="00A5746B">
              <w:rPr>
                <w:rFonts w:eastAsia="Times New Roman"/>
                <w:sz w:val="22"/>
                <w:lang w:eastAsia="ru-RU"/>
              </w:rPr>
              <w:t>Р=0,99996;</w:t>
            </w:r>
          </w:p>
          <w:p w:rsidR="008B79CC" w:rsidRPr="00A5746B" w:rsidRDefault="008B79CC" w:rsidP="00122966">
            <w:pPr>
              <w:jc w:val="center"/>
              <w:rPr>
                <w:rFonts w:eastAsia="Times New Roman"/>
                <w:sz w:val="22"/>
                <w:lang w:eastAsia="ru-RU"/>
              </w:rPr>
            </w:pPr>
            <w:r w:rsidRPr="00A5746B">
              <w:rPr>
                <w:rFonts w:eastAsia="Times New Roman"/>
                <w:sz w:val="22"/>
                <w:lang w:eastAsia="ru-RU"/>
              </w:rPr>
              <w:t>Кг=0,999922</w:t>
            </w:r>
          </w:p>
        </w:tc>
        <w:tc>
          <w:tcPr>
            <w:tcW w:w="1802" w:type="pct"/>
            <w:shd w:val="clear" w:color="000000" w:fill="FFFFFF"/>
            <w:vAlign w:val="center"/>
          </w:tcPr>
          <w:p w:rsidR="008B79CC" w:rsidRPr="00A5746B" w:rsidRDefault="008B79CC" w:rsidP="00122966">
            <w:pPr>
              <w:jc w:val="center"/>
              <w:rPr>
                <w:rFonts w:eastAsia="Times New Roman"/>
                <w:bCs/>
                <w:sz w:val="22"/>
                <w:lang w:eastAsia="ru-RU"/>
              </w:rPr>
            </w:pPr>
            <w:r w:rsidRPr="00A5746B">
              <w:rPr>
                <w:rFonts w:eastAsia="Times New Roman"/>
                <w:bCs/>
                <w:sz w:val="22"/>
                <w:lang w:eastAsia="ru-RU"/>
              </w:rPr>
              <w:t>Вероятность безотказной работы системы соотве</w:t>
            </w:r>
            <w:r w:rsidRPr="00A5746B">
              <w:rPr>
                <w:rFonts w:eastAsia="Times New Roman"/>
                <w:bCs/>
                <w:sz w:val="22"/>
                <w:lang w:eastAsia="ru-RU"/>
              </w:rPr>
              <w:t>т</w:t>
            </w:r>
            <w:r w:rsidRPr="00A5746B">
              <w:rPr>
                <w:rFonts w:eastAsia="Times New Roman"/>
                <w:bCs/>
                <w:sz w:val="22"/>
                <w:lang w:eastAsia="ru-RU"/>
              </w:rPr>
              <w:t xml:space="preserve">ствует нормативным требованиям, </w:t>
            </w:r>
            <w:r w:rsidRPr="00A5746B">
              <w:rPr>
                <w:rFonts w:eastAsia="Times New Roman"/>
                <w:sz w:val="22"/>
                <w:lang w:eastAsia="ru-RU"/>
              </w:rPr>
              <w:t>коэффициент г</w:t>
            </w:r>
            <w:r w:rsidRPr="00A5746B">
              <w:rPr>
                <w:rFonts w:eastAsia="Times New Roman"/>
                <w:sz w:val="22"/>
                <w:lang w:eastAsia="ru-RU"/>
              </w:rPr>
              <w:t>о</w:t>
            </w:r>
            <w:r w:rsidRPr="00A5746B">
              <w:rPr>
                <w:rFonts w:eastAsia="Times New Roman"/>
                <w:sz w:val="22"/>
                <w:lang w:eastAsia="ru-RU"/>
              </w:rPr>
              <w:t xml:space="preserve">товности </w:t>
            </w:r>
            <w:r w:rsidRPr="00A5746B">
              <w:rPr>
                <w:rFonts w:eastAsia="Times New Roman"/>
                <w:bCs/>
                <w:sz w:val="22"/>
                <w:lang w:eastAsia="ru-RU"/>
              </w:rPr>
              <w:t>соответствует нормативным требованиям</w:t>
            </w:r>
          </w:p>
        </w:tc>
      </w:tr>
      <w:tr w:rsidR="008B79CC" w:rsidRPr="00A5746B" w:rsidTr="00122966">
        <w:trPr>
          <w:cantSplit/>
          <w:jc w:val="center"/>
        </w:trPr>
        <w:tc>
          <w:tcPr>
            <w:tcW w:w="256" w:type="pct"/>
            <w:shd w:val="clear" w:color="auto" w:fill="auto"/>
            <w:vAlign w:val="center"/>
          </w:tcPr>
          <w:p w:rsidR="008B79CC" w:rsidRPr="00A5746B" w:rsidRDefault="008B79CC" w:rsidP="00122966">
            <w:pPr>
              <w:pStyle w:val="ab"/>
              <w:jc w:val="center"/>
              <w:rPr>
                <w:sz w:val="22"/>
                <w:szCs w:val="22"/>
              </w:rPr>
            </w:pPr>
            <w:r w:rsidRPr="00A5746B">
              <w:rPr>
                <w:sz w:val="22"/>
                <w:szCs w:val="22"/>
              </w:rPr>
              <w:t>13</w:t>
            </w:r>
          </w:p>
        </w:tc>
        <w:tc>
          <w:tcPr>
            <w:tcW w:w="1192" w:type="pct"/>
            <w:shd w:val="clear" w:color="000000" w:fill="FFFFFF"/>
            <w:vAlign w:val="center"/>
          </w:tcPr>
          <w:p w:rsidR="008B79CC" w:rsidRPr="00A5746B" w:rsidRDefault="008B79CC" w:rsidP="00122966">
            <w:pPr>
              <w:jc w:val="center"/>
              <w:rPr>
                <w:sz w:val="22"/>
              </w:rPr>
            </w:pPr>
            <w:r w:rsidRPr="00A5746B">
              <w:rPr>
                <w:sz w:val="22"/>
              </w:rPr>
              <w:t>Котельная (п.Яр, ул. Вокзальная, 21Б)</w:t>
            </w:r>
          </w:p>
        </w:tc>
        <w:tc>
          <w:tcPr>
            <w:tcW w:w="875" w:type="pct"/>
            <w:vMerge/>
            <w:shd w:val="clear" w:color="auto" w:fill="auto"/>
            <w:vAlign w:val="center"/>
          </w:tcPr>
          <w:p w:rsidR="008B79CC" w:rsidRPr="00A5746B" w:rsidRDefault="008B79CC" w:rsidP="00122966">
            <w:pPr>
              <w:jc w:val="center"/>
              <w:rPr>
                <w:rFonts w:eastAsia="Times New Roman"/>
                <w:sz w:val="22"/>
                <w:lang w:eastAsia="ru-RU"/>
              </w:rPr>
            </w:pPr>
          </w:p>
        </w:tc>
        <w:tc>
          <w:tcPr>
            <w:tcW w:w="875" w:type="pct"/>
            <w:shd w:val="clear" w:color="000000" w:fill="FFFFFF"/>
            <w:vAlign w:val="center"/>
          </w:tcPr>
          <w:p w:rsidR="008B79CC" w:rsidRPr="00A5746B" w:rsidRDefault="008B79CC" w:rsidP="00122966">
            <w:pPr>
              <w:jc w:val="center"/>
              <w:rPr>
                <w:rFonts w:eastAsia="Times New Roman"/>
                <w:sz w:val="22"/>
                <w:lang w:eastAsia="ru-RU"/>
              </w:rPr>
            </w:pPr>
            <w:r w:rsidRPr="00A5746B">
              <w:rPr>
                <w:rFonts w:eastAsia="Times New Roman"/>
                <w:sz w:val="22"/>
                <w:lang w:eastAsia="ru-RU"/>
              </w:rPr>
              <w:t>Р=1,00000;</w:t>
            </w:r>
          </w:p>
          <w:p w:rsidR="008B79CC" w:rsidRPr="00A5746B" w:rsidRDefault="008B79CC" w:rsidP="00122966">
            <w:pPr>
              <w:jc w:val="center"/>
              <w:rPr>
                <w:rFonts w:eastAsia="Times New Roman"/>
                <w:sz w:val="22"/>
                <w:lang w:eastAsia="ru-RU"/>
              </w:rPr>
            </w:pPr>
            <w:r w:rsidRPr="00A5746B">
              <w:rPr>
                <w:rFonts w:eastAsia="Times New Roman"/>
                <w:sz w:val="22"/>
                <w:lang w:eastAsia="ru-RU"/>
              </w:rPr>
              <w:t>Кг=0,999951</w:t>
            </w:r>
          </w:p>
        </w:tc>
        <w:tc>
          <w:tcPr>
            <w:tcW w:w="1802" w:type="pct"/>
            <w:shd w:val="clear" w:color="000000" w:fill="FFFFFF"/>
            <w:vAlign w:val="center"/>
          </w:tcPr>
          <w:p w:rsidR="008B79CC" w:rsidRPr="00A5746B" w:rsidRDefault="008B79CC" w:rsidP="00122966">
            <w:pPr>
              <w:jc w:val="center"/>
              <w:rPr>
                <w:rFonts w:eastAsia="Times New Roman"/>
                <w:sz w:val="22"/>
                <w:lang w:eastAsia="ru-RU"/>
              </w:rPr>
            </w:pPr>
            <w:r w:rsidRPr="00A5746B">
              <w:rPr>
                <w:rFonts w:eastAsia="Times New Roman"/>
                <w:bCs/>
                <w:sz w:val="22"/>
                <w:lang w:eastAsia="ru-RU"/>
              </w:rPr>
              <w:t>Вероятность безотказной работы системы соотве</w:t>
            </w:r>
            <w:r w:rsidRPr="00A5746B">
              <w:rPr>
                <w:rFonts w:eastAsia="Times New Roman"/>
                <w:bCs/>
                <w:sz w:val="22"/>
                <w:lang w:eastAsia="ru-RU"/>
              </w:rPr>
              <w:t>т</w:t>
            </w:r>
            <w:r w:rsidRPr="00A5746B">
              <w:rPr>
                <w:rFonts w:eastAsia="Times New Roman"/>
                <w:bCs/>
                <w:sz w:val="22"/>
                <w:lang w:eastAsia="ru-RU"/>
              </w:rPr>
              <w:t xml:space="preserve">ствует нормативным требованиям, </w:t>
            </w:r>
            <w:r w:rsidRPr="00A5746B">
              <w:rPr>
                <w:rFonts w:eastAsia="Times New Roman"/>
                <w:sz w:val="22"/>
                <w:lang w:eastAsia="ru-RU"/>
              </w:rPr>
              <w:t>коэффициент г</w:t>
            </w:r>
            <w:r w:rsidRPr="00A5746B">
              <w:rPr>
                <w:rFonts w:eastAsia="Times New Roman"/>
                <w:sz w:val="22"/>
                <w:lang w:eastAsia="ru-RU"/>
              </w:rPr>
              <w:t>о</w:t>
            </w:r>
            <w:r w:rsidRPr="00A5746B">
              <w:rPr>
                <w:rFonts w:eastAsia="Times New Roman"/>
                <w:sz w:val="22"/>
                <w:lang w:eastAsia="ru-RU"/>
              </w:rPr>
              <w:t xml:space="preserve">товности </w:t>
            </w:r>
            <w:r w:rsidRPr="00A5746B">
              <w:rPr>
                <w:rFonts w:eastAsia="Times New Roman"/>
                <w:bCs/>
                <w:sz w:val="22"/>
                <w:lang w:eastAsia="ru-RU"/>
              </w:rPr>
              <w:t>соответствует нормативным требованиям</w:t>
            </w:r>
          </w:p>
        </w:tc>
      </w:tr>
      <w:tr w:rsidR="008B79CC" w:rsidRPr="00A5746B" w:rsidTr="00122966">
        <w:trPr>
          <w:cantSplit/>
          <w:jc w:val="center"/>
        </w:trPr>
        <w:tc>
          <w:tcPr>
            <w:tcW w:w="256" w:type="pct"/>
            <w:shd w:val="clear" w:color="auto" w:fill="auto"/>
            <w:vAlign w:val="center"/>
          </w:tcPr>
          <w:p w:rsidR="008B79CC" w:rsidRPr="00A5746B" w:rsidRDefault="008B79CC" w:rsidP="00122966">
            <w:pPr>
              <w:pStyle w:val="ab"/>
              <w:jc w:val="center"/>
              <w:rPr>
                <w:sz w:val="22"/>
                <w:szCs w:val="22"/>
              </w:rPr>
            </w:pPr>
            <w:r w:rsidRPr="00A5746B">
              <w:rPr>
                <w:sz w:val="22"/>
                <w:szCs w:val="22"/>
              </w:rPr>
              <w:t>14</w:t>
            </w:r>
          </w:p>
        </w:tc>
        <w:tc>
          <w:tcPr>
            <w:tcW w:w="1192" w:type="pct"/>
            <w:shd w:val="clear" w:color="000000" w:fill="FFFFFF"/>
            <w:vAlign w:val="center"/>
          </w:tcPr>
          <w:p w:rsidR="008B79CC" w:rsidRPr="00A5746B" w:rsidRDefault="008B79CC" w:rsidP="00122966">
            <w:pPr>
              <w:jc w:val="center"/>
              <w:rPr>
                <w:sz w:val="22"/>
              </w:rPr>
            </w:pPr>
            <w:r w:rsidRPr="00A5746B">
              <w:rPr>
                <w:sz w:val="22"/>
              </w:rPr>
              <w:t>Котельная (п.Яр, ул. Горького, 23)</w:t>
            </w:r>
          </w:p>
        </w:tc>
        <w:tc>
          <w:tcPr>
            <w:tcW w:w="875" w:type="pct"/>
            <w:vMerge/>
            <w:shd w:val="clear" w:color="auto" w:fill="auto"/>
            <w:vAlign w:val="center"/>
          </w:tcPr>
          <w:p w:rsidR="008B79CC" w:rsidRPr="00A5746B" w:rsidRDefault="008B79CC" w:rsidP="00122966">
            <w:pPr>
              <w:jc w:val="center"/>
              <w:rPr>
                <w:rFonts w:eastAsia="Times New Roman"/>
                <w:sz w:val="22"/>
                <w:lang w:eastAsia="ru-RU"/>
              </w:rPr>
            </w:pPr>
          </w:p>
        </w:tc>
        <w:tc>
          <w:tcPr>
            <w:tcW w:w="875" w:type="pct"/>
            <w:shd w:val="clear" w:color="000000" w:fill="FFFFFF"/>
            <w:vAlign w:val="center"/>
          </w:tcPr>
          <w:p w:rsidR="008B79CC" w:rsidRPr="00A5746B" w:rsidRDefault="008B79CC" w:rsidP="00122966">
            <w:pPr>
              <w:jc w:val="center"/>
              <w:rPr>
                <w:rFonts w:eastAsia="Times New Roman"/>
                <w:sz w:val="22"/>
                <w:lang w:eastAsia="ru-RU"/>
              </w:rPr>
            </w:pPr>
            <w:r w:rsidRPr="00A5746B">
              <w:rPr>
                <w:rFonts w:eastAsia="Times New Roman"/>
                <w:sz w:val="22"/>
                <w:lang w:eastAsia="ru-RU"/>
              </w:rPr>
              <w:t>Р=0,99870;</w:t>
            </w:r>
          </w:p>
          <w:p w:rsidR="008B79CC" w:rsidRPr="00A5746B" w:rsidRDefault="008B79CC" w:rsidP="00122966">
            <w:pPr>
              <w:jc w:val="center"/>
              <w:rPr>
                <w:rFonts w:eastAsia="Times New Roman"/>
                <w:sz w:val="22"/>
                <w:lang w:eastAsia="ru-RU"/>
              </w:rPr>
            </w:pPr>
            <w:r w:rsidRPr="00A5746B">
              <w:rPr>
                <w:rFonts w:eastAsia="Times New Roman"/>
                <w:sz w:val="22"/>
                <w:lang w:eastAsia="ru-RU"/>
              </w:rPr>
              <w:t>Кг=0,999943</w:t>
            </w:r>
          </w:p>
        </w:tc>
        <w:tc>
          <w:tcPr>
            <w:tcW w:w="1802" w:type="pct"/>
            <w:shd w:val="clear" w:color="000000" w:fill="FFFFFF"/>
            <w:vAlign w:val="center"/>
          </w:tcPr>
          <w:p w:rsidR="008B79CC" w:rsidRPr="00A5746B" w:rsidRDefault="008B79CC" w:rsidP="00122966">
            <w:pPr>
              <w:jc w:val="center"/>
              <w:rPr>
                <w:rFonts w:eastAsia="Times New Roman"/>
                <w:bCs/>
                <w:sz w:val="22"/>
                <w:lang w:eastAsia="ru-RU"/>
              </w:rPr>
            </w:pPr>
            <w:r w:rsidRPr="00A5746B">
              <w:rPr>
                <w:rFonts w:eastAsia="Times New Roman"/>
                <w:bCs/>
                <w:sz w:val="22"/>
                <w:lang w:eastAsia="ru-RU"/>
              </w:rPr>
              <w:t>Вероятность безотказной работы системы соотве</w:t>
            </w:r>
            <w:r w:rsidRPr="00A5746B">
              <w:rPr>
                <w:rFonts w:eastAsia="Times New Roman"/>
                <w:bCs/>
                <w:sz w:val="22"/>
                <w:lang w:eastAsia="ru-RU"/>
              </w:rPr>
              <w:t>т</w:t>
            </w:r>
            <w:r w:rsidRPr="00A5746B">
              <w:rPr>
                <w:rFonts w:eastAsia="Times New Roman"/>
                <w:bCs/>
                <w:sz w:val="22"/>
                <w:lang w:eastAsia="ru-RU"/>
              </w:rPr>
              <w:t xml:space="preserve">ствует нормативным требованиям, </w:t>
            </w:r>
            <w:r w:rsidRPr="00A5746B">
              <w:rPr>
                <w:rFonts w:eastAsia="Times New Roman"/>
                <w:sz w:val="22"/>
                <w:lang w:eastAsia="ru-RU"/>
              </w:rPr>
              <w:t>коэффициент г</w:t>
            </w:r>
            <w:r w:rsidRPr="00A5746B">
              <w:rPr>
                <w:rFonts w:eastAsia="Times New Roman"/>
                <w:sz w:val="22"/>
                <w:lang w:eastAsia="ru-RU"/>
              </w:rPr>
              <w:t>о</w:t>
            </w:r>
            <w:r w:rsidRPr="00A5746B">
              <w:rPr>
                <w:rFonts w:eastAsia="Times New Roman"/>
                <w:sz w:val="22"/>
                <w:lang w:eastAsia="ru-RU"/>
              </w:rPr>
              <w:t xml:space="preserve">товности </w:t>
            </w:r>
            <w:r w:rsidRPr="00A5746B">
              <w:rPr>
                <w:rFonts w:eastAsia="Times New Roman"/>
                <w:bCs/>
                <w:sz w:val="22"/>
                <w:lang w:eastAsia="ru-RU"/>
              </w:rPr>
              <w:t>соответствует нормативным требованиям</w:t>
            </w:r>
          </w:p>
        </w:tc>
      </w:tr>
      <w:tr w:rsidR="008B79CC" w:rsidRPr="00A5746B" w:rsidTr="00122966">
        <w:trPr>
          <w:cantSplit/>
          <w:jc w:val="center"/>
        </w:trPr>
        <w:tc>
          <w:tcPr>
            <w:tcW w:w="256" w:type="pct"/>
            <w:shd w:val="clear" w:color="auto" w:fill="auto"/>
            <w:vAlign w:val="center"/>
          </w:tcPr>
          <w:p w:rsidR="008B79CC" w:rsidRPr="00A5746B" w:rsidRDefault="008B79CC" w:rsidP="00122966">
            <w:pPr>
              <w:pStyle w:val="ab"/>
              <w:jc w:val="center"/>
              <w:rPr>
                <w:sz w:val="22"/>
                <w:szCs w:val="22"/>
              </w:rPr>
            </w:pPr>
            <w:r w:rsidRPr="00A5746B">
              <w:rPr>
                <w:sz w:val="22"/>
                <w:szCs w:val="22"/>
              </w:rPr>
              <w:t>15</w:t>
            </w:r>
          </w:p>
        </w:tc>
        <w:tc>
          <w:tcPr>
            <w:tcW w:w="1192" w:type="pct"/>
            <w:shd w:val="clear" w:color="000000" w:fill="FFFFFF"/>
            <w:vAlign w:val="center"/>
          </w:tcPr>
          <w:p w:rsidR="008B79CC" w:rsidRPr="00A5746B" w:rsidRDefault="00504481" w:rsidP="00122966">
            <w:pPr>
              <w:jc w:val="center"/>
              <w:rPr>
                <w:sz w:val="22"/>
              </w:rPr>
            </w:pPr>
            <w:r>
              <w:rPr>
                <w:sz w:val="22"/>
              </w:rPr>
              <w:t>Котельная</w:t>
            </w:r>
            <w:r w:rsidR="008B79CC" w:rsidRPr="00A5746B">
              <w:rPr>
                <w:sz w:val="22"/>
              </w:rPr>
              <w:t xml:space="preserve"> (с.Пудем, ул. Горького, 49а, А)</w:t>
            </w:r>
          </w:p>
        </w:tc>
        <w:tc>
          <w:tcPr>
            <w:tcW w:w="875" w:type="pct"/>
            <w:vMerge/>
            <w:shd w:val="clear" w:color="auto" w:fill="auto"/>
            <w:vAlign w:val="center"/>
          </w:tcPr>
          <w:p w:rsidR="008B79CC" w:rsidRPr="00A5746B" w:rsidRDefault="008B79CC" w:rsidP="00122966">
            <w:pPr>
              <w:jc w:val="center"/>
              <w:rPr>
                <w:rFonts w:eastAsia="Times New Roman"/>
                <w:sz w:val="22"/>
                <w:lang w:eastAsia="ru-RU"/>
              </w:rPr>
            </w:pPr>
          </w:p>
        </w:tc>
        <w:tc>
          <w:tcPr>
            <w:tcW w:w="875" w:type="pct"/>
            <w:shd w:val="clear" w:color="000000" w:fill="FFFFFF"/>
            <w:vAlign w:val="center"/>
          </w:tcPr>
          <w:p w:rsidR="008B79CC" w:rsidRPr="00A5746B" w:rsidRDefault="008B79CC" w:rsidP="00122966">
            <w:pPr>
              <w:jc w:val="center"/>
              <w:rPr>
                <w:rFonts w:eastAsia="Times New Roman"/>
                <w:sz w:val="22"/>
                <w:lang w:eastAsia="ru-RU"/>
              </w:rPr>
            </w:pPr>
            <w:r w:rsidRPr="00A5746B">
              <w:rPr>
                <w:rFonts w:eastAsia="Times New Roman"/>
                <w:sz w:val="22"/>
                <w:lang w:eastAsia="ru-RU"/>
              </w:rPr>
              <w:t>Р=0,99943;</w:t>
            </w:r>
          </w:p>
          <w:p w:rsidR="008B79CC" w:rsidRPr="00A5746B" w:rsidRDefault="008B79CC" w:rsidP="00122966">
            <w:pPr>
              <w:jc w:val="center"/>
              <w:rPr>
                <w:rFonts w:eastAsia="Times New Roman"/>
                <w:sz w:val="22"/>
                <w:lang w:eastAsia="ru-RU"/>
              </w:rPr>
            </w:pPr>
            <w:r w:rsidRPr="00A5746B">
              <w:rPr>
                <w:rFonts w:eastAsia="Times New Roman"/>
                <w:sz w:val="22"/>
                <w:lang w:eastAsia="ru-RU"/>
              </w:rPr>
              <w:t>Кг=0,999953</w:t>
            </w:r>
          </w:p>
        </w:tc>
        <w:tc>
          <w:tcPr>
            <w:tcW w:w="1802" w:type="pct"/>
            <w:shd w:val="clear" w:color="000000" w:fill="FFFFFF"/>
            <w:vAlign w:val="center"/>
          </w:tcPr>
          <w:p w:rsidR="008B79CC" w:rsidRPr="00A5746B" w:rsidRDefault="008B79CC" w:rsidP="00122966">
            <w:pPr>
              <w:jc w:val="center"/>
              <w:rPr>
                <w:rFonts w:eastAsia="Times New Roman"/>
                <w:bCs/>
                <w:sz w:val="22"/>
                <w:lang w:eastAsia="ru-RU"/>
              </w:rPr>
            </w:pPr>
            <w:r w:rsidRPr="00A5746B">
              <w:rPr>
                <w:rFonts w:eastAsia="Times New Roman"/>
                <w:bCs/>
                <w:sz w:val="22"/>
                <w:lang w:eastAsia="ru-RU"/>
              </w:rPr>
              <w:t>Вероятность безотказной работы системы соотве</w:t>
            </w:r>
            <w:r w:rsidRPr="00A5746B">
              <w:rPr>
                <w:rFonts w:eastAsia="Times New Roman"/>
                <w:bCs/>
                <w:sz w:val="22"/>
                <w:lang w:eastAsia="ru-RU"/>
              </w:rPr>
              <w:t>т</w:t>
            </w:r>
            <w:r w:rsidRPr="00A5746B">
              <w:rPr>
                <w:rFonts w:eastAsia="Times New Roman"/>
                <w:bCs/>
                <w:sz w:val="22"/>
                <w:lang w:eastAsia="ru-RU"/>
              </w:rPr>
              <w:t xml:space="preserve">ствует нормативным требованиям, </w:t>
            </w:r>
            <w:r w:rsidRPr="00A5746B">
              <w:rPr>
                <w:rFonts w:eastAsia="Times New Roman"/>
                <w:sz w:val="22"/>
                <w:lang w:eastAsia="ru-RU"/>
              </w:rPr>
              <w:t>коэффициент г</w:t>
            </w:r>
            <w:r w:rsidRPr="00A5746B">
              <w:rPr>
                <w:rFonts w:eastAsia="Times New Roman"/>
                <w:sz w:val="22"/>
                <w:lang w:eastAsia="ru-RU"/>
              </w:rPr>
              <w:t>о</w:t>
            </w:r>
            <w:r w:rsidRPr="00A5746B">
              <w:rPr>
                <w:rFonts w:eastAsia="Times New Roman"/>
                <w:sz w:val="22"/>
                <w:lang w:eastAsia="ru-RU"/>
              </w:rPr>
              <w:t xml:space="preserve">товности </w:t>
            </w:r>
            <w:r w:rsidRPr="00A5746B">
              <w:rPr>
                <w:rFonts w:eastAsia="Times New Roman"/>
                <w:bCs/>
                <w:sz w:val="22"/>
                <w:lang w:eastAsia="ru-RU"/>
              </w:rPr>
              <w:t>соответствует нормативным требованиям</w:t>
            </w:r>
          </w:p>
        </w:tc>
      </w:tr>
      <w:tr w:rsidR="008B79CC" w:rsidRPr="00A5746B" w:rsidTr="00122966">
        <w:trPr>
          <w:cantSplit/>
          <w:jc w:val="center"/>
        </w:trPr>
        <w:tc>
          <w:tcPr>
            <w:tcW w:w="256" w:type="pct"/>
            <w:shd w:val="clear" w:color="auto" w:fill="auto"/>
            <w:vAlign w:val="center"/>
          </w:tcPr>
          <w:p w:rsidR="008B79CC" w:rsidRPr="00A5746B" w:rsidRDefault="008B79CC" w:rsidP="00122966">
            <w:pPr>
              <w:pStyle w:val="ab"/>
              <w:jc w:val="center"/>
              <w:rPr>
                <w:sz w:val="22"/>
                <w:szCs w:val="22"/>
              </w:rPr>
            </w:pPr>
            <w:r w:rsidRPr="00A5746B">
              <w:rPr>
                <w:sz w:val="22"/>
                <w:szCs w:val="22"/>
              </w:rPr>
              <w:t>16</w:t>
            </w:r>
          </w:p>
        </w:tc>
        <w:tc>
          <w:tcPr>
            <w:tcW w:w="1192" w:type="pct"/>
            <w:shd w:val="clear" w:color="000000" w:fill="FFFFFF"/>
            <w:vAlign w:val="center"/>
          </w:tcPr>
          <w:p w:rsidR="008B79CC" w:rsidRPr="00A5746B" w:rsidRDefault="008B79CC" w:rsidP="00122966">
            <w:pPr>
              <w:jc w:val="center"/>
              <w:rPr>
                <w:sz w:val="22"/>
              </w:rPr>
            </w:pPr>
            <w:r w:rsidRPr="00A5746B">
              <w:rPr>
                <w:sz w:val="22"/>
              </w:rPr>
              <w:t>Котельная (с.Никольское, ул. Це</w:t>
            </w:r>
            <w:r w:rsidRPr="00A5746B">
              <w:rPr>
                <w:sz w:val="22"/>
              </w:rPr>
              <w:t>н</w:t>
            </w:r>
            <w:r w:rsidRPr="00A5746B">
              <w:rPr>
                <w:sz w:val="22"/>
              </w:rPr>
              <w:t>тральная, 4)</w:t>
            </w:r>
          </w:p>
        </w:tc>
        <w:tc>
          <w:tcPr>
            <w:tcW w:w="875" w:type="pct"/>
            <w:vMerge/>
            <w:shd w:val="clear" w:color="auto" w:fill="auto"/>
            <w:vAlign w:val="center"/>
          </w:tcPr>
          <w:p w:rsidR="008B79CC" w:rsidRPr="00A5746B" w:rsidRDefault="008B79CC" w:rsidP="00122966">
            <w:pPr>
              <w:jc w:val="center"/>
              <w:rPr>
                <w:rFonts w:eastAsia="Times New Roman"/>
                <w:sz w:val="22"/>
                <w:lang w:eastAsia="ru-RU"/>
              </w:rPr>
            </w:pPr>
          </w:p>
        </w:tc>
        <w:tc>
          <w:tcPr>
            <w:tcW w:w="875" w:type="pct"/>
            <w:shd w:val="clear" w:color="000000" w:fill="FFFFFF"/>
            <w:vAlign w:val="center"/>
          </w:tcPr>
          <w:p w:rsidR="008B79CC" w:rsidRPr="00A5746B" w:rsidRDefault="008B79CC" w:rsidP="00122966">
            <w:pPr>
              <w:jc w:val="center"/>
              <w:rPr>
                <w:rFonts w:eastAsia="Times New Roman"/>
                <w:sz w:val="22"/>
                <w:lang w:eastAsia="ru-RU"/>
              </w:rPr>
            </w:pPr>
            <w:r w:rsidRPr="00A5746B">
              <w:rPr>
                <w:rFonts w:eastAsia="Times New Roman"/>
                <w:sz w:val="22"/>
                <w:lang w:eastAsia="ru-RU"/>
              </w:rPr>
              <w:t>Р=0,99978;</w:t>
            </w:r>
          </w:p>
          <w:p w:rsidR="008B79CC" w:rsidRPr="00A5746B" w:rsidRDefault="008B79CC" w:rsidP="00122966">
            <w:pPr>
              <w:jc w:val="center"/>
              <w:rPr>
                <w:rFonts w:eastAsia="Times New Roman"/>
                <w:sz w:val="22"/>
                <w:lang w:eastAsia="ru-RU"/>
              </w:rPr>
            </w:pPr>
            <w:r w:rsidRPr="00A5746B">
              <w:rPr>
                <w:rFonts w:eastAsia="Times New Roman"/>
                <w:sz w:val="22"/>
                <w:lang w:eastAsia="ru-RU"/>
              </w:rPr>
              <w:t>Кг=0,999983</w:t>
            </w:r>
          </w:p>
        </w:tc>
        <w:tc>
          <w:tcPr>
            <w:tcW w:w="1802" w:type="pct"/>
            <w:shd w:val="clear" w:color="000000" w:fill="FFFFFF"/>
            <w:vAlign w:val="center"/>
          </w:tcPr>
          <w:p w:rsidR="008B79CC" w:rsidRPr="00A5746B" w:rsidRDefault="008B79CC" w:rsidP="00122966">
            <w:pPr>
              <w:jc w:val="center"/>
              <w:rPr>
                <w:rFonts w:eastAsia="Times New Roman"/>
                <w:bCs/>
                <w:sz w:val="22"/>
                <w:lang w:eastAsia="ru-RU"/>
              </w:rPr>
            </w:pPr>
            <w:r w:rsidRPr="00A5746B">
              <w:rPr>
                <w:rFonts w:eastAsia="Times New Roman"/>
                <w:bCs/>
                <w:sz w:val="22"/>
                <w:lang w:eastAsia="ru-RU"/>
              </w:rPr>
              <w:t>Вероятность безотказной работы системы соотве</w:t>
            </w:r>
            <w:r w:rsidRPr="00A5746B">
              <w:rPr>
                <w:rFonts w:eastAsia="Times New Roman"/>
                <w:bCs/>
                <w:sz w:val="22"/>
                <w:lang w:eastAsia="ru-RU"/>
              </w:rPr>
              <w:t>т</w:t>
            </w:r>
            <w:r w:rsidRPr="00A5746B">
              <w:rPr>
                <w:rFonts w:eastAsia="Times New Roman"/>
                <w:bCs/>
                <w:sz w:val="22"/>
                <w:lang w:eastAsia="ru-RU"/>
              </w:rPr>
              <w:t xml:space="preserve">ствует нормативным требованиям, </w:t>
            </w:r>
            <w:r w:rsidRPr="00A5746B">
              <w:rPr>
                <w:rFonts w:eastAsia="Times New Roman"/>
                <w:sz w:val="22"/>
                <w:lang w:eastAsia="ru-RU"/>
              </w:rPr>
              <w:t>коэффициент г</w:t>
            </w:r>
            <w:r w:rsidRPr="00A5746B">
              <w:rPr>
                <w:rFonts w:eastAsia="Times New Roman"/>
                <w:sz w:val="22"/>
                <w:lang w:eastAsia="ru-RU"/>
              </w:rPr>
              <w:t>о</w:t>
            </w:r>
            <w:r w:rsidRPr="00A5746B">
              <w:rPr>
                <w:rFonts w:eastAsia="Times New Roman"/>
                <w:sz w:val="22"/>
                <w:lang w:eastAsia="ru-RU"/>
              </w:rPr>
              <w:t xml:space="preserve">товности </w:t>
            </w:r>
            <w:r w:rsidRPr="00A5746B">
              <w:rPr>
                <w:rFonts w:eastAsia="Times New Roman"/>
                <w:bCs/>
                <w:sz w:val="22"/>
                <w:lang w:eastAsia="ru-RU"/>
              </w:rPr>
              <w:t>соответствует нормативным требованиям</w:t>
            </w:r>
          </w:p>
        </w:tc>
      </w:tr>
      <w:tr w:rsidR="008B79CC" w:rsidRPr="00A5746B" w:rsidTr="00122966">
        <w:trPr>
          <w:cantSplit/>
          <w:jc w:val="center"/>
        </w:trPr>
        <w:tc>
          <w:tcPr>
            <w:tcW w:w="256" w:type="pct"/>
            <w:shd w:val="clear" w:color="auto" w:fill="auto"/>
            <w:vAlign w:val="center"/>
          </w:tcPr>
          <w:p w:rsidR="008B79CC" w:rsidRPr="00A5746B" w:rsidRDefault="008B79CC" w:rsidP="00122966">
            <w:pPr>
              <w:pStyle w:val="ab"/>
              <w:jc w:val="center"/>
              <w:rPr>
                <w:sz w:val="22"/>
                <w:szCs w:val="22"/>
              </w:rPr>
            </w:pPr>
            <w:r w:rsidRPr="00A5746B">
              <w:rPr>
                <w:sz w:val="22"/>
                <w:szCs w:val="22"/>
              </w:rPr>
              <w:t>17</w:t>
            </w:r>
          </w:p>
        </w:tc>
        <w:tc>
          <w:tcPr>
            <w:tcW w:w="1192" w:type="pct"/>
            <w:shd w:val="clear" w:color="000000" w:fill="FFFFFF"/>
            <w:vAlign w:val="center"/>
          </w:tcPr>
          <w:p w:rsidR="008B79CC" w:rsidRPr="00A5746B" w:rsidRDefault="008B79CC" w:rsidP="00122966">
            <w:pPr>
              <w:jc w:val="center"/>
              <w:rPr>
                <w:sz w:val="22"/>
              </w:rPr>
            </w:pPr>
            <w:r w:rsidRPr="00A5746B">
              <w:rPr>
                <w:sz w:val="22"/>
              </w:rPr>
              <w:t>Котельная (с.Елово, ул. Школьная, 11а)</w:t>
            </w:r>
          </w:p>
        </w:tc>
        <w:tc>
          <w:tcPr>
            <w:tcW w:w="875" w:type="pct"/>
            <w:vMerge/>
            <w:shd w:val="clear" w:color="auto" w:fill="auto"/>
            <w:vAlign w:val="center"/>
          </w:tcPr>
          <w:p w:rsidR="008B79CC" w:rsidRPr="00A5746B" w:rsidRDefault="008B79CC" w:rsidP="00122966">
            <w:pPr>
              <w:jc w:val="center"/>
              <w:rPr>
                <w:rFonts w:eastAsia="Times New Roman"/>
                <w:sz w:val="22"/>
                <w:lang w:eastAsia="ru-RU"/>
              </w:rPr>
            </w:pPr>
          </w:p>
        </w:tc>
        <w:tc>
          <w:tcPr>
            <w:tcW w:w="875" w:type="pct"/>
            <w:shd w:val="clear" w:color="000000" w:fill="FFFFFF"/>
            <w:vAlign w:val="center"/>
          </w:tcPr>
          <w:p w:rsidR="008B79CC" w:rsidRPr="00A5746B" w:rsidRDefault="008B79CC" w:rsidP="00122966">
            <w:pPr>
              <w:jc w:val="center"/>
              <w:rPr>
                <w:rFonts w:eastAsia="Times New Roman"/>
                <w:sz w:val="22"/>
                <w:lang w:eastAsia="ru-RU"/>
              </w:rPr>
            </w:pPr>
            <w:r w:rsidRPr="00A5746B">
              <w:rPr>
                <w:rFonts w:eastAsia="Times New Roman"/>
                <w:sz w:val="22"/>
                <w:lang w:eastAsia="ru-RU"/>
              </w:rPr>
              <w:t>Р=0,99981;</w:t>
            </w:r>
          </w:p>
          <w:p w:rsidR="008B79CC" w:rsidRPr="00A5746B" w:rsidRDefault="008B79CC" w:rsidP="00122966">
            <w:pPr>
              <w:jc w:val="center"/>
              <w:rPr>
                <w:rFonts w:eastAsia="Times New Roman"/>
                <w:sz w:val="22"/>
                <w:lang w:eastAsia="ru-RU"/>
              </w:rPr>
            </w:pPr>
            <w:r w:rsidRPr="00A5746B">
              <w:rPr>
                <w:rFonts w:eastAsia="Times New Roman"/>
                <w:sz w:val="22"/>
                <w:lang w:eastAsia="ru-RU"/>
              </w:rPr>
              <w:t>Кг=0,999993</w:t>
            </w:r>
          </w:p>
        </w:tc>
        <w:tc>
          <w:tcPr>
            <w:tcW w:w="1802" w:type="pct"/>
            <w:shd w:val="clear" w:color="000000" w:fill="FFFFFF"/>
            <w:vAlign w:val="center"/>
          </w:tcPr>
          <w:p w:rsidR="008B79CC" w:rsidRPr="00A5746B" w:rsidRDefault="008B79CC" w:rsidP="00122966">
            <w:pPr>
              <w:jc w:val="center"/>
              <w:rPr>
                <w:rFonts w:eastAsia="Times New Roman"/>
                <w:bCs/>
                <w:sz w:val="22"/>
                <w:lang w:eastAsia="ru-RU"/>
              </w:rPr>
            </w:pPr>
            <w:r w:rsidRPr="00A5746B">
              <w:rPr>
                <w:rFonts w:eastAsia="Times New Roman"/>
                <w:bCs/>
                <w:sz w:val="22"/>
                <w:lang w:eastAsia="ru-RU"/>
              </w:rPr>
              <w:t>Вероятность безотказной работы системы соотве</w:t>
            </w:r>
            <w:r w:rsidRPr="00A5746B">
              <w:rPr>
                <w:rFonts w:eastAsia="Times New Roman"/>
                <w:bCs/>
                <w:sz w:val="22"/>
                <w:lang w:eastAsia="ru-RU"/>
              </w:rPr>
              <w:t>т</w:t>
            </w:r>
            <w:r w:rsidRPr="00A5746B">
              <w:rPr>
                <w:rFonts w:eastAsia="Times New Roman"/>
                <w:bCs/>
                <w:sz w:val="22"/>
                <w:lang w:eastAsia="ru-RU"/>
              </w:rPr>
              <w:t xml:space="preserve">ствует нормативным требованиям, </w:t>
            </w:r>
            <w:r w:rsidRPr="00A5746B">
              <w:rPr>
                <w:rFonts w:eastAsia="Times New Roman"/>
                <w:sz w:val="22"/>
                <w:lang w:eastAsia="ru-RU"/>
              </w:rPr>
              <w:t>коэффициент г</w:t>
            </w:r>
            <w:r w:rsidRPr="00A5746B">
              <w:rPr>
                <w:rFonts w:eastAsia="Times New Roman"/>
                <w:sz w:val="22"/>
                <w:lang w:eastAsia="ru-RU"/>
              </w:rPr>
              <w:t>о</w:t>
            </w:r>
            <w:r w:rsidRPr="00A5746B">
              <w:rPr>
                <w:rFonts w:eastAsia="Times New Roman"/>
                <w:sz w:val="22"/>
                <w:lang w:eastAsia="ru-RU"/>
              </w:rPr>
              <w:t xml:space="preserve">товности </w:t>
            </w:r>
            <w:r w:rsidRPr="00A5746B">
              <w:rPr>
                <w:rFonts w:eastAsia="Times New Roman"/>
                <w:bCs/>
                <w:sz w:val="22"/>
                <w:lang w:eastAsia="ru-RU"/>
              </w:rPr>
              <w:t>соответствует нормативным требованиям</w:t>
            </w:r>
          </w:p>
        </w:tc>
      </w:tr>
      <w:tr w:rsidR="008B79CC" w:rsidRPr="00A5746B" w:rsidTr="00122966">
        <w:trPr>
          <w:cantSplit/>
          <w:jc w:val="center"/>
        </w:trPr>
        <w:tc>
          <w:tcPr>
            <w:tcW w:w="256" w:type="pct"/>
            <w:shd w:val="clear" w:color="auto" w:fill="auto"/>
            <w:vAlign w:val="center"/>
          </w:tcPr>
          <w:p w:rsidR="008B79CC" w:rsidRPr="00A5746B" w:rsidRDefault="008B79CC" w:rsidP="00122966">
            <w:pPr>
              <w:pStyle w:val="ab"/>
              <w:jc w:val="center"/>
              <w:rPr>
                <w:sz w:val="22"/>
                <w:szCs w:val="22"/>
              </w:rPr>
            </w:pPr>
            <w:r w:rsidRPr="00A5746B">
              <w:rPr>
                <w:sz w:val="22"/>
                <w:szCs w:val="22"/>
              </w:rPr>
              <w:t>18</w:t>
            </w:r>
          </w:p>
        </w:tc>
        <w:tc>
          <w:tcPr>
            <w:tcW w:w="1192" w:type="pct"/>
            <w:shd w:val="clear" w:color="000000" w:fill="FFFFFF"/>
            <w:vAlign w:val="center"/>
          </w:tcPr>
          <w:p w:rsidR="008B79CC" w:rsidRPr="00A5746B" w:rsidRDefault="008B79CC" w:rsidP="00122966">
            <w:pPr>
              <w:jc w:val="center"/>
              <w:rPr>
                <w:sz w:val="22"/>
              </w:rPr>
            </w:pPr>
            <w:r w:rsidRPr="00A5746B">
              <w:rPr>
                <w:sz w:val="22"/>
              </w:rPr>
              <w:t>Котельная (п.Яр, ул. Пролетарская, 14)</w:t>
            </w:r>
          </w:p>
        </w:tc>
        <w:tc>
          <w:tcPr>
            <w:tcW w:w="875" w:type="pct"/>
            <w:vMerge/>
            <w:shd w:val="clear" w:color="auto" w:fill="auto"/>
            <w:vAlign w:val="center"/>
          </w:tcPr>
          <w:p w:rsidR="008B79CC" w:rsidRPr="00A5746B" w:rsidRDefault="008B79CC" w:rsidP="00122966">
            <w:pPr>
              <w:jc w:val="center"/>
              <w:rPr>
                <w:rFonts w:eastAsia="Times New Roman"/>
                <w:sz w:val="22"/>
                <w:lang w:eastAsia="ru-RU"/>
              </w:rPr>
            </w:pPr>
          </w:p>
        </w:tc>
        <w:tc>
          <w:tcPr>
            <w:tcW w:w="875" w:type="pct"/>
            <w:shd w:val="clear" w:color="000000" w:fill="FFFFFF"/>
            <w:vAlign w:val="center"/>
          </w:tcPr>
          <w:p w:rsidR="008B79CC" w:rsidRPr="00A5746B" w:rsidRDefault="008B79CC" w:rsidP="00122966">
            <w:pPr>
              <w:jc w:val="center"/>
              <w:rPr>
                <w:rFonts w:eastAsia="Times New Roman"/>
                <w:sz w:val="22"/>
                <w:lang w:eastAsia="ru-RU"/>
              </w:rPr>
            </w:pPr>
            <w:r w:rsidRPr="00A5746B">
              <w:rPr>
                <w:rFonts w:eastAsia="Times New Roman"/>
                <w:sz w:val="22"/>
                <w:lang w:eastAsia="ru-RU"/>
              </w:rPr>
              <w:t>Р=1,00000;</w:t>
            </w:r>
          </w:p>
          <w:p w:rsidR="008B79CC" w:rsidRPr="00A5746B" w:rsidRDefault="008B79CC" w:rsidP="00122966">
            <w:pPr>
              <w:jc w:val="center"/>
              <w:rPr>
                <w:rFonts w:eastAsia="Times New Roman"/>
                <w:sz w:val="22"/>
                <w:lang w:eastAsia="ru-RU"/>
              </w:rPr>
            </w:pPr>
            <w:r w:rsidRPr="00A5746B">
              <w:rPr>
                <w:rFonts w:eastAsia="Times New Roman"/>
                <w:sz w:val="22"/>
                <w:lang w:eastAsia="ru-RU"/>
              </w:rPr>
              <w:t>Кг=0,999982</w:t>
            </w:r>
          </w:p>
        </w:tc>
        <w:tc>
          <w:tcPr>
            <w:tcW w:w="1802" w:type="pct"/>
            <w:shd w:val="clear" w:color="000000" w:fill="FFFFFF"/>
            <w:vAlign w:val="center"/>
          </w:tcPr>
          <w:p w:rsidR="008B79CC" w:rsidRPr="00A5746B" w:rsidRDefault="008B79CC" w:rsidP="00122966">
            <w:pPr>
              <w:jc w:val="center"/>
              <w:rPr>
                <w:rFonts w:eastAsia="Times New Roman"/>
                <w:bCs/>
                <w:sz w:val="22"/>
                <w:lang w:eastAsia="ru-RU"/>
              </w:rPr>
            </w:pPr>
            <w:r w:rsidRPr="00A5746B">
              <w:rPr>
                <w:rFonts w:eastAsia="Times New Roman"/>
                <w:bCs/>
                <w:sz w:val="22"/>
                <w:lang w:eastAsia="ru-RU"/>
              </w:rPr>
              <w:t>Вероятность безотказной работы системы соотве</w:t>
            </w:r>
            <w:r w:rsidRPr="00A5746B">
              <w:rPr>
                <w:rFonts w:eastAsia="Times New Roman"/>
                <w:bCs/>
                <w:sz w:val="22"/>
                <w:lang w:eastAsia="ru-RU"/>
              </w:rPr>
              <w:t>т</w:t>
            </w:r>
            <w:r w:rsidRPr="00A5746B">
              <w:rPr>
                <w:rFonts w:eastAsia="Times New Roman"/>
                <w:bCs/>
                <w:sz w:val="22"/>
                <w:lang w:eastAsia="ru-RU"/>
              </w:rPr>
              <w:t xml:space="preserve">ствует нормативным требованиям, </w:t>
            </w:r>
            <w:r w:rsidRPr="00A5746B">
              <w:rPr>
                <w:rFonts w:eastAsia="Times New Roman"/>
                <w:sz w:val="22"/>
                <w:lang w:eastAsia="ru-RU"/>
              </w:rPr>
              <w:t>коэффициент г</w:t>
            </w:r>
            <w:r w:rsidRPr="00A5746B">
              <w:rPr>
                <w:rFonts w:eastAsia="Times New Roman"/>
                <w:sz w:val="22"/>
                <w:lang w:eastAsia="ru-RU"/>
              </w:rPr>
              <w:t>о</w:t>
            </w:r>
            <w:r w:rsidRPr="00A5746B">
              <w:rPr>
                <w:rFonts w:eastAsia="Times New Roman"/>
                <w:sz w:val="22"/>
                <w:lang w:eastAsia="ru-RU"/>
              </w:rPr>
              <w:t xml:space="preserve">товности </w:t>
            </w:r>
            <w:r w:rsidRPr="00A5746B">
              <w:rPr>
                <w:rFonts w:eastAsia="Times New Roman"/>
                <w:bCs/>
                <w:sz w:val="22"/>
                <w:lang w:eastAsia="ru-RU"/>
              </w:rPr>
              <w:t>соответствует нормативным требованиям</w:t>
            </w:r>
          </w:p>
        </w:tc>
      </w:tr>
    </w:tbl>
    <w:p w:rsidR="008B79CC" w:rsidRPr="00A5746B" w:rsidRDefault="008B79CC" w:rsidP="008B79CC"/>
    <w:p w:rsidR="008B79CC" w:rsidRPr="00A5746B" w:rsidRDefault="008B79CC" w:rsidP="008B79CC">
      <w:pPr>
        <w:ind w:firstLine="567"/>
        <w:rPr>
          <w:szCs w:val="24"/>
        </w:rPr>
      </w:pPr>
      <w:r w:rsidRPr="00A5746B">
        <w:rPr>
          <w:szCs w:val="24"/>
        </w:rPr>
        <w:t>Вероятность безотказной работы и коэффициент готовности системы теплоснабжения округа соответствует нормативным требован</w:t>
      </w:r>
      <w:r w:rsidRPr="00A5746B">
        <w:rPr>
          <w:szCs w:val="24"/>
        </w:rPr>
        <w:t>и</w:t>
      </w:r>
      <w:r w:rsidRPr="00A5746B">
        <w:rPr>
          <w:szCs w:val="24"/>
        </w:rPr>
        <w:t>ям. Для обеспечения надежного теплоснабжения потребителей рекомендуется заменить изношенные участи тепловых сетей, а также сво</w:t>
      </w:r>
      <w:r w:rsidRPr="00A5746B">
        <w:rPr>
          <w:szCs w:val="24"/>
        </w:rPr>
        <w:t>е</w:t>
      </w:r>
      <w:r w:rsidRPr="00A5746B">
        <w:rPr>
          <w:szCs w:val="24"/>
        </w:rPr>
        <w:t>временно проводить текущие и плановые ремонты объектов системы теплоснабжения.</w:t>
      </w:r>
    </w:p>
    <w:p w:rsidR="008B79CC" w:rsidRPr="00A5746B" w:rsidRDefault="008B79CC" w:rsidP="008B79CC">
      <w:pPr>
        <w:ind w:firstLine="567"/>
        <w:rPr>
          <w:szCs w:val="24"/>
        </w:rPr>
        <w:sectPr w:rsidR="008B79CC" w:rsidRPr="00A5746B" w:rsidSect="00A134B9">
          <w:pgSz w:w="16838" w:h="11906" w:orient="landscape"/>
          <w:pgMar w:top="851" w:right="1134" w:bottom="1134" w:left="1134" w:header="708" w:footer="708" w:gutter="0"/>
          <w:cols w:space="708"/>
          <w:docGrid w:linePitch="360"/>
        </w:sectPr>
      </w:pPr>
    </w:p>
    <w:p w:rsidR="00302B66" w:rsidRPr="00A5746B" w:rsidRDefault="00CC521F" w:rsidP="0006129B">
      <w:pPr>
        <w:pStyle w:val="21"/>
        <w:spacing w:line="240" w:lineRule="auto"/>
        <w:rPr>
          <w:lang w:eastAsia="ru-RU"/>
        </w:rPr>
      </w:pPr>
      <w:bookmarkStart w:id="291" w:name="_Toc121588572"/>
      <w:r w:rsidRPr="00A5746B">
        <w:rPr>
          <w:lang w:eastAsia="ru-RU"/>
        </w:rPr>
        <w:lastRenderedPageBreak/>
        <w:t>11.2 М</w:t>
      </w:r>
      <w:r w:rsidR="00B35576" w:rsidRPr="00A5746B">
        <w:rPr>
          <w:lang w:eastAsia="ru-RU"/>
        </w:rPr>
        <w:t>етод и результаты обработки данных по восстановлениям отказавших учас</w:t>
      </w:r>
      <w:r w:rsidR="00B35576" w:rsidRPr="00A5746B">
        <w:rPr>
          <w:lang w:eastAsia="ru-RU"/>
        </w:rPr>
        <w:t>т</w:t>
      </w:r>
      <w:r w:rsidR="00B35576" w:rsidRPr="00A5746B">
        <w:rPr>
          <w:lang w:eastAsia="ru-RU"/>
        </w:rPr>
        <w:t>ков тепловых сетей (участков тепловых сетей, на которых произошли аварийные ситу</w:t>
      </w:r>
      <w:r w:rsidR="00B35576" w:rsidRPr="00A5746B">
        <w:rPr>
          <w:lang w:eastAsia="ru-RU"/>
        </w:rPr>
        <w:t>а</w:t>
      </w:r>
      <w:r w:rsidR="00B35576" w:rsidRPr="00A5746B">
        <w:rPr>
          <w:lang w:eastAsia="ru-RU"/>
        </w:rPr>
        <w:t>ции), среднего времени восстановления отказавших участков тепловых сетей в каждой системе теплоснабжения</w:t>
      </w:r>
      <w:bookmarkEnd w:id="291"/>
    </w:p>
    <w:p w:rsidR="00302B66" w:rsidRPr="00A5746B" w:rsidRDefault="00302B66" w:rsidP="0006129B">
      <w:pPr>
        <w:tabs>
          <w:tab w:val="left" w:pos="993"/>
        </w:tabs>
        <w:ind w:firstLine="709"/>
        <w:rPr>
          <w:rFonts w:eastAsia="Microsoft YaHei"/>
          <w:spacing w:val="-5"/>
          <w:szCs w:val="24"/>
        </w:rPr>
      </w:pPr>
      <w:r w:rsidRPr="00A5746B">
        <w:rPr>
          <w:rFonts w:eastAsia="Microsoft YaHei"/>
          <w:spacing w:val="-5"/>
          <w:szCs w:val="24"/>
        </w:rPr>
        <w:t>Отказ теплоснабжения потребителя – событие, приводящее к падению температуры в ота</w:t>
      </w:r>
      <w:r w:rsidRPr="00A5746B">
        <w:rPr>
          <w:rFonts w:eastAsia="Microsoft YaHei"/>
          <w:spacing w:val="-5"/>
          <w:szCs w:val="24"/>
        </w:rPr>
        <w:t>п</w:t>
      </w:r>
      <w:r w:rsidRPr="00A5746B">
        <w:rPr>
          <w:rFonts w:eastAsia="Microsoft YaHei"/>
          <w:spacing w:val="-5"/>
          <w:szCs w:val="24"/>
        </w:rPr>
        <w:t xml:space="preserve">ливаемых помещениях жилых и общественных зданий ниже плюс 12°С, в промышленных зданиях ниже </w:t>
      </w:r>
      <w:r w:rsidR="001509D9" w:rsidRPr="00A5746B">
        <w:rPr>
          <w:rFonts w:eastAsia="Microsoft YaHei"/>
          <w:spacing w:val="-5"/>
          <w:szCs w:val="24"/>
        </w:rPr>
        <w:t xml:space="preserve">плюс </w:t>
      </w:r>
      <w:r w:rsidRPr="00A5746B">
        <w:rPr>
          <w:rFonts w:eastAsia="Microsoft YaHei"/>
          <w:spacing w:val="-5"/>
          <w:szCs w:val="24"/>
        </w:rPr>
        <w:t xml:space="preserve">8°С, в соответствии со </w:t>
      </w:r>
      <w:r w:rsidR="00DE55A1" w:rsidRPr="00A5746B">
        <w:rPr>
          <w:rFonts w:eastAsia="Microsoft YaHei"/>
          <w:spacing w:val="-5"/>
          <w:szCs w:val="24"/>
        </w:rPr>
        <w:t>СП 124.13330.2012 «Свод правил. Тепловые сети. Актуализир</w:t>
      </w:r>
      <w:r w:rsidR="00DE55A1" w:rsidRPr="00A5746B">
        <w:rPr>
          <w:rFonts w:eastAsia="Microsoft YaHei"/>
          <w:spacing w:val="-5"/>
          <w:szCs w:val="24"/>
        </w:rPr>
        <w:t>о</w:t>
      </w:r>
      <w:r w:rsidR="00DE55A1" w:rsidRPr="00A5746B">
        <w:rPr>
          <w:rFonts w:eastAsia="Microsoft YaHei"/>
          <w:spacing w:val="-5"/>
          <w:szCs w:val="24"/>
        </w:rPr>
        <w:t>ванная редакция СНиП 41-02-2003»</w:t>
      </w:r>
      <w:r w:rsidRPr="00A5746B">
        <w:rPr>
          <w:rFonts w:eastAsia="Microsoft YaHei"/>
          <w:spacing w:val="-5"/>
          <w:szCs w:val="24"/>
        </w:rPr>
        <w:t>. С учетом данных о теплоаккумулирующей способности объе</w:t>
      </w:r>
      <w:r w:rsidRPr="00A5746B">
        <w:rPr>
          <w:rFonts w:eastAsia="Microsoft YaHei"/>
          <w:spacing w:val="-5"/>
          <w:szCs w:val="24"/>
        </w:rPr>
        <w:t>к</w:t>
      </w:r>
      <w:r w:rsidRPr="00A5746B">
        <w:rPr>
          <w:rFonts w:eastAsia="Microsoft YaHei"/>
          <w:spacing w:val="-5"/>
          <w:szCs w:val="24"/>
        </w:rPr>
        <w:t>тов теплопотребления (зданий) определяется время, за которое температура внутри отапливаемого помещения снизится до температуры, установленной в критериях отказа теплоснабжения.</w:t>
      </w:r>
    </w:p>
    <w:p w:rsidR="00302B66" w:rsidRPr="00A5746B" w:rsidRDefault="009C38E7" w:rsidP="0006129B">
      <w:pPr>
        <w:tabs>
          <w:tab w:val="left" w:pos="993"/>
        </w:tabs>
        <w:ind w:firstLine="709"/>
        <w:rPr>
          <w:rFonts w:eastAsia="Microsoft YaHei"/>
          <w:spacing w:val="-5"/>
          <w:szCs w:val="24"/>
        </w:rPr>
      </w:pPr>
      <w:r w:rsidRPr="00A5746B">
        <w:rPr>
          <w:rFonts w:eastAsia="Microsoft YaHei"/>
          <w:spacing w:val="-5"/>
          <w:szCs w:val="24"/>
        </w:rPr>
        <w:t xml:space="preserve">Период </w:t>
      </w:r>
      <w:r w:rsidR="00302B66" w:rsidRPr="00A5746B">
        <w:rPr>
          <w:rFonts w:eastAsia="Microsoft YaHei"/>
          <w:spacing w:val="-5"/>
          <w:szCs w:val="24"/>
        </w:rPr>
        <w:t>времени снижения температуры при внезапном прекращении теплоснабжения до критического значения (плюс 12°С) рассчитывается по формуле:</w:t>
      </w:r>
    </w:p>
    <w:p w:rsidR="00302B66" w:rsidRPr="00A5746B" w:rsidRDefault="00302B66" w:rsidP="0006129B">
      <w:pPr>
        <w:tabs>
          <w:tab w:val="left" w:pos="993"/>
        </w:tabs>
        <w:ind w:firstLine="709"/>
        <w:jc w:val="center"/>
      </w:pPr>
      <w:r w:rsidRPr="00A5746B">
        <w:rPr>
          <w:position w:val="-30"/>
        </w:rPr>
        <w:object w:dxaOrig="1780" w:dyaOrig="700">
          <v:shape id="_x0000_i1026" type="#_x0000_t75" style="width:87.35pt;height:35.5pt" o:ole="">
            <v:imagedata r:id="rId60" o:title=""/>
          </v:shape>
          <o:OLEObject Type="Embed" ProgID="Equation.3" ShapeID="_x0000_i1026" DrawAspect="Content" ObjectID="_1732205448" r:id="rId61"/>
        </w:object>
      </w:r>
      <w:r w:rsidRPr="00A5746B">
        <w:t>,</w:t>
      </w:r>
    </w:p>
    <w:p w:rsidR="00302B66" w:rsidRPr="00A5746B" w:rsidRDefault="00302B66" w:rsidP="0006129B">
      <w:pPr>
        <w:tabs>
          <w:tab w:val="left" w:pos="993"/>
        </w:tabs>
        <w:ind w:firstLine="709"/>
      </w:pPr>
      <w:r w:rsidRPr="00A5746B">
        <w:t xml:space="preserve">где </w:t>
      </w:r>
      <w:r w:rsidRPr="00A5746B">
        <w:rPr>
          <w:position w:val="-12"/>
        </w:rPr>
        <w:object w:dxaOrig="340" w:dyaOrig="360">
          <v:shape id="_x0000_i1027" type="#_x0000_t75" style="width:19.2pt;height:19.2pt" o:ole="">
            <v:imagedata r:id="rId62" o:title=""/>
          </v:shape>
          <o:OLEObject Type="Embed" ProgID="Equation.3" ShapeID="_x0000_i1027" DrawAspect="Content" ObjectID="_1732205449" r:id="rId63"/>
        </w:object>
      </w:r>
      <w:r w:rsidRPr="00A5746B">
        <w:t xml:space="preserve"> - внутренняя температура, которая устанавливается критерием отказа тепл</w:t>
      </w:r>
      <w:r w:rsidRPr="00A5746B">
        <w:t>о</w:t>
      </w:r>
      <w:r w:rsidRPr="00A5746B">
        <w:t>снабжения (</w:t>
      </w:r>
      <w:r w:rsidRPr="00A5746B">
        <w:rPr>
          <w:rFonts w:eastAsia="Microsoft YaHei"/>
          <w:spacing w:val="-5"/>
          <w:szCs w:val="24"/>
        </w:rPr>
        <w:t>плюс 12°С</w:t>
      </w:r>
      <w:r w:rsidRPr="00A5746B">
        <w:t>);</w:t>
      </w:r>
    </w:p>
    <w:p w:rsidR="00302B66" w:rsidRPr="00A5746B" w:rsidRDefault="00302B66" w:rsidP="0006129B">
      <w:pPr>
        <w:tabs>
          <w:tab w:val="left" w:pos="993"/>
        </w:tabs>
        <w:ind w:firstLine="709"/>
      </w:pPr>
      <w:r w:rsidRPr="00A5746B">
        <w:rPr>
          <w:position w:val="-12"/>
        </w:rPr>
        <w:object w:dxaOrig="1020" w:dyaOrig="380">
          <v:shape id="_x0000_i1028" type="#_x0000_t75" style="width:50.9pt;height:19.2pt" o:ole="">
            <v:imagedata r:id="rId64" o:title=""/>
          </v:shape>
          <o:OLEObject Type="Embed" ProgID="Equation.3" ShapeID="_x0000_i1028" DrawAspect="Content" ObjectID="_1732205450" r:id="rId65"/>
        </w:object>
      </w:r>
      <w:r w:rsidRPr="00A5746B">
        <w:t xml:space="preserve"> - температура в отапливаемом помещении, которая была в момент начала и</w:t>
      </w:r>
      <w:r w:rsidRPr="00A5746B">
        <w:t>с</w:t>
      </w:r>
      <w:r w:rsidRPr="00A5746B">
        <w:t>ходного события;</w:t>
      </w:r>
    </w:p>
    <w:p w:rsidR="00302B66" w:rsidRPr="00A5746B" w:rsidRDefault="00302B66" w:rsidP="0006129B">
      <w:pPr>
        <w:tabs>
          <w:tab w:val="left" w:pos="993"/>
        </w:tabs>
        <w:ind w:firstLine="709"/>
      </w:pPr>
      <w:r w:rsidRPr="00A5746B">
        <w:rPr>
          <w:position w:val="-10"/>
        </w:rPr>
        <w:object w:dxaOrig="880" w:dyaOrig="320">
          <v:shape id="_x0000_i1029" type="#_x0000_t75" style="width:44.15pt;height:16.3pt" o:ole="">
            <v:imagedata r:id="rId66" o:title=""/>
          </v:shape>
          <o:OLEObject Type="Embed" ProgID="Equation.3" ShapeID="_x0000_i1029" DrawAspect="Content" ObjectID="_1732205451" r:id="rId67"/>
        </w:object>
      </w:r>
      <w:r w:rsidRPr="00A5746B">
        <w:t xml:space="preserve"> - коэффициент аккумуляции помещения (здания).</w:t>
      </w:r>
    </w:p>
    <w:p w:rsidR="00302B66" w:rsidRPr="00A5746B" w:rsidRDefault="00302B66" w:rsidP="0006129B">
      <w:pPr>
        <w:tabs>
          <w:tab w:val="left" w:pos="993"/>
        </w:tabs>
        <w:ind w:firstLine="709"/>
      </w:pPr>
      <w:r w:rsidRPr="00A5746B">
        <w:t xml:space="preserve">На рисунке </w:t>
      </w:r>
      <w:r w:rsidR="00F740F7">
        <w:t>32</w:t>
      </w:r>
      <w:r w:rsidRPr="00A5746B">
        <w:t xml:space="preserve"> представлено графическое сравнение периода времени снижения темп</w:t>
      </w:r>
      <w:r w:rsidRPr="00A5746B">
        <w:t>е</w:t>
      </w:r>
      <w:r w:rsidRPr="00A5746B">
        <w:t>ратуры внутреннего воздуха до критического значения и периода времени, необходимого для восстановления участка тепловой сети.</w:t>
      </w:r>
    </w:p>
    <w:p w:rsidR="00B627B4" w:rsidRPr="00A5746B" w:rsidRDefault="00B627B4" w:rsidP="0006129B">
      <w:pPr>
        <w:tabs>
          <w:tab w:val="left" w:pos="993"/>
        </w:tabs>
        <w:ind w:firstLine="709"/>
      </w:pPr>
    </w:p>
    <w:p w:rsidR="00302B66" w:rsidRPr="00A5746B" w:rsidRDefault="00D224E5" w:rsidP="0006129B">
      <w:pPr>
        <w:tabs>
          <w:tab w:val="left" w:pos="993"/>
        </w:tabs>
        <w:jc w:val="center"/>
      </w:pPr>
      <w:r w:rsidRPr="00A5746B">
        <w:rPr>
          <w:noProof/>
          <w:lang w:eastAsia="ru-RU"/>
        </w:rPr>
        <w:drawing>
          <wp:inline distT="0" distB="0" distL="0" distR="0" wp14:anchorId="33381E52" wp14:editId="0AF00177">
            <wp:extent cx="6156325" cy="3180080"/>
            <wp:effectExtent l="0" t="0" r="15875" b="20320"/>
            <wp:docPr id="185"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rsidR="00302B66" w:rsidRPr="00A5746B" w:rsidRDefault="0005686F" w:rsidP="0005686F">
      <w:pPr>
        <w:pStyle w:val="aff9"/>
      </w:pPr>
      <w:r w:rsidRPr="00A5746B">
        <w:t xml:space="preserve">Рисунок </w:t>
      </w:r>
      <w:fldSimple w:instr=" SEQ Рисунок \* ARABIC ">
        <w:r w:rsidR="00A5746B" w:rsidRPr="00A5746B">
          <w:rPr>
            <w:noProof/>
          </w:rPr>
          <w:t>32</w:t>
        </w:r>
      </w:fldSimple>
      <w:r w:rsidRPr="00A5746B">
        <w:t xml:space="preserve"> </w:t>
      </w:r>
      <w:r w:rsidR="00302B66" w:rsidRPr="00A5746B">
        <w:t>- Графическое сравнение периода времени снижения температуры внутреннего воздуха до критического значения и периода времени, необходимого для восстановления участка тепловой сети</w:t>
      </w:r>
    </w:p>
    <w:p w:rsidR="00302B66" w:rsidRPr="00A5746B" w:rsidRDefault="00302B66" w:rsidP="0006129B">
      <w:pPr>
        <w:tabs>
          <w:tab w:val="left" w:pos="993"/>
        </w:tabs>
        <w:ind w:firstLine="709"/>
      </w:pPr>
    </w:p>
    <w:p w:rsidR="00302B66" w:rsidRPr="00A5746B" w:rsidRDefault="00302B66" w:rsidP="0006129B">
      <w:pPr>
        <w:tabs>
          <w:tab w:val="left" w:pos="993"/>
        </w:tabs>
        <w:ind w:firstLine="709"/>
        <w:rPr>
          <w:szCs w:val="24"/>
        </w:rPr>
      </w:pPr>
      <w:r w:rsidRPr="00A5746B">
        <w:t>По графику видно, что минимальное значение периода времени снижения температуры внутреннего соответствует расчетной температуре наружного воздуха. При увеличении пов</w:t>
      </w:r>
      <w:r w:rsidRPr="00A5746B">
        <w:t>ы</w:t>
      </w:r>
      <w:r w:rsidRPr="00A5746B">
        <w:t xml:space="preserve">шении температуры наружного воздуха </w:t>
      </w:r>
      <w:r w:rsidR="009C38E7" w:rsidRPr="00A5746B">
        <w:t xml:space="preserve">период </w:t>
      </w:r>
      <w:r w:rsidRPr="00A5746B">
        <w:t xml:space="preserve">времени снижения температуры возрастает, так </w:t>
      </w:r>
      <w:r w:rsidRPr="00A5746B">
        <w:lastRenderedPageBreak/>
        <w:t xml:space="preserve">при температуре </w:t>
      </w:r>
      <w:r w:rsidRPr="00A5746B">
        <w:rPr>
          <w:lang w:val="en-US"/>
        </w:rPr>
        <w:t>t</w:t>
      </w:r>
      <w:r w:rsidRPr="00A5746B">
        <w:rPr>
          <w:vertAlign w:val="subscript"/>
        </w:rPr>
        <w:t>н</w:t>
      </w:r>
      <w:r w:rsidRPr="00A5746B">
        <w:t>=-39°</w:t>
      </w:r>
      <w:r w:rsidRPr="00A5746B">
        <w:rPr>
          <w:lang w:val="en-US"/>
        </w:rPr>
        <w:t>C</w:t>
      </w:r>
      <w:r w:rsidRPr="00A5746B">
        <w:t xml:space="preserve"> </w:t>
      </w:r>
      <w:r w:rsidR="009C38E7" w:rsidRPr="00A5746B">
        <w:t xml:space="preserve">период </w:t>
      </w:r>
      <w:r w:rsidRPr="00A5746B">
        <w:t xml:space="preserve">времени составляет </w:t>
      </w:r>
      <w:r w:rsidRPr="00A5746B">
        <w:rPr>
          <w:lang w:val="en-US"/>
        </w:rPr>
        <w:t>z</w:t>
      </w:r>
      <w:r w:rsidRPr="00A5746B">
        <w:t>=</w:t>
      </w:r>
      <w:r w:rsidRPr="00A5746B">
        <w:rPr>
          <w:szCs w:val="24"/>
        </w:rPr>
        <w:t xml:space="preserve">6,0492 часов, а при температуре плюс </w:t>
      </w:r>
      <w:r w:rsidRPr="00A5746B">
        <w:rPr>
          <w:lang w:val="en-US"/>
        </w:rPr>
        <w:t>t</w:t>
      </w:r>
      <w:r w:rsidRPr="00A5746B">
        <w:rPr>
          <w:vertAlign w:val="subscript"/>
        </w:rPr>
        <w:t>н</w:t>
      </w:r>
      <w:r w:rsidRPr="00A5746B">
        <w:t>=9°</w:t>
      </w:r>
      <w:r w:rsidRPr="00A5746B">
        <w:rPr>
          <w:lang w:val="en-US"/>
        </w:rPr>
        <w:t>C</w:t>
      </w:r>
      <w:r w:rsidRPr="00A5746B">
        <w:t xml:space="preserve"> - </w:t>
      </w:r>
      <w:r w:rsidRPr="00A5746B">
        <w:rPr>
          <w:szCs w:val="24"/>
        </w:rPr>
        <w:t>51,9713 часов.</w:t>
      </w:r>
    </w:p>
    <w:p w:rsidR="00302B66" w:rsidRPr="00A5746B" w:rsidRDefault="009C38E7" w:rsidP="0006129B">
      <w:pPr>
        <w:tabs>
          <w:tab w:val="left" w:pos="993"/>
        </w:tabs>
        <w:ind w:firstLine="709"/>
      </w:pPr>
      <w:r w:rsidRPr="00A5746B">
        <w:rPr>
          <w:szCs w:val="24"/>
        </w:rPr>
        <w:t xml:space="preserve">Период </w:t>
      </w:r>
      <w:r w:rsidR="00302B66" w:rsidRPr="00A5746B">
        <w:rPr>
          <w:szCs w:val="24"/>
        </w:rPr>
        <w:t xml:space="preserve">восстановления участка тепловой сети зависит от диаметра трубопроводом, большему диаметру соответствует больший </w:t>
      </w:r>
      <w:r w:rsidRPr="00A5746B">
        <w:rPr>
          <w:szCs w:val="24"/>
        </w:rPr>
        <w:t xml:space="preserve">период </w:t>
      </w:r>
      <w:r w:rsidR="00302B66" w:rsidRPr="00A5746B">
        <w:rPr>
          <w:szCs w:val="24"/>
        </w:rPr>
        <w:t xml:space="preserve">времени восстановления. </w:t>
      </w:r>
      <w:r w:rsidRPr="00A5746B">
        <w:rPr>
          <w:szCs w:val="24"/>
        </w:rPr>
        <w:t xml:space="preserve">Период </w:t>
      </w:r>
      <w:r w:rsidR="00302B66" w:rsidRPr="00A5746B">
        <w:rPr>
          <w:szCs w:val="24"/>
        </w:rPr>
        <w:t xml:space="preserve">времени восстановления участка тепловой сети диаметром 32 мм составляет </w:t>
      </w:r>
      <w:r w:rsidR="00302B66" w:rsidRPr="00A5746B">
        <w:t>3,803 часов, а участка те</w:t>
      </w:r>
      <w:r w:rsidR="00302B66" w:rsidRPr="00A5746B">
        <w:t>п</w:t>
      </w:r>
      <w:r w:rsidR="00302B66" w:rsidRPr="00A5746B">
        <w:t>ловой сети диаметром 300 мм - 15,967 часов.</w:t>
      </w:r>
    </w:p>
    <w:p w:rsidR="00302B66" w:rsidRPr="00A5746B" w:rsidRDefault="00302B66" w:rsidP="0006129B">
      <w:pPr>
        <w:tabs>
          <w:tab w:val="left" w:pos="993"/>
        </w:tabs>
        <w:ind w:firstLine="709"/>
      </w:pPr>
      <w:r w:rsidRPr="00A5746B">
        <w:t xml:space="preserve">По графику видно, что </w:t>
      </w:r>
      <w:r w:rsidR="009C38E7" w:rsidRPr="00A5746B">
        <w:t xml:space="preserve">период </w:t>
      </w:r>
      <w:r w:rsidRPr="00A5746B">
        <w:t>времени восстановления диаметра тепловой сети диаме</w:t>
      </w:r>
      <w:r w:rsidRPr="00A5746B">
        <w:t>т</w:t>
      </w:r>
      <w:r w:rsidRPr="00A5746B">
        <w:t>ром 32 мм меньше периода времени снижения температуры внутреннего воздуха в любом те</w:t>
      </w:r>
      <w:r w:rsidRPr="00A5746B">
        <w:t>м</w:t>
      </w:r>
      <w:r w:rsidRPr="00A5746B">
        <w:t xml:space="preserve">пературном диапазоне. </w:t>
      </w:r>
    </w:p>
    <w:p w:rsidR="00302B66" w:rsidRPr="00A5746B" w:rsidRDefault="009C38E7" w:rsidP="0006129B">
      <w:pPr>
        <w:tabs>
          <w:tab w:val="left" w:pos="993"/>
        </w:tabs>
        <w:ind w:firstLine="709"/>
      </w:pPr>
      <w:r w:rsidRPr="00A5746B">
        <w:t xml:space="preserve">Период </w:t>
      </w:r>
      <w:r w:rsidR="00302B66" w:rsidRPr="00A5746B">
        <w:t>времени восстановления диаметра тепловой сети диаметром 300 мм меньше п</w:t>
      </w:r>
      <w:r w:rsidR="00302B66" w:rsidRPr="00A5746B">
        <w:t>е</w:t>
      </w:r>
      <w:r w:rsidR="00302B66" w:rsidRPr="00A5746B">
        <w:t>риода времени снижения температуры внутреннего воздуха при температуре наружного возд</w:t>
      </w:r>
      <w:r w:rsidR="00302B66" w:rsidRPr="00A5746B">
        <w:t>у</w:t>
      </w:r>
      <w:r w:rsidR="00302B66" w:rsidRPr="00A5746B">
        <w:t>ха более минус 4°</w:t>
      </w:r>
      <w:r w:rsidR="00302B66" w:rsidRPr="00A5746B">
        <w:rPr>
          <w:lang w:val="en-US"/>
        </w:rPr>
        <w:t>C</w:t>
      </w:r>
      <w:r w:rsidR="00302B66" w:rsidRPr="00A5746B">
        <w:t>. При температуре наружного воздуха менее минус 4°</w:t>
      </w:r>
      <w:r w:rsidR="00302B66" w:rsidRPr="00A5746B">
        <w:rPr>
          <w:lang w:val="en-US"/>
        </w:rPr>
        <w:t>C</w:t>
      </w:r>
      <w:r w:rsidR="00302B66" w:rsidRPr="00A5746B">
        <w:t>, повышается вероя</w:t>
      </w:r>
      <w:r w:rsidR="00302B66" w:rsidRPr="00A5746B">
        <w:t>т</w:t>
      </w:r>
      <w:r w:rsidR="00302B66" w:rsidRPr="00A5746B">
        <w:t xml:space="preserve">ность «замораживания» систем отопления зданий, в связи с тем, что </w:t>
      </w:r>
      <w:r w:rsidRPr="00A5746B">
        <w:t xml:space="preserve">период </w:t>
      </w:r>
      <w:r w:rsidR="00302B66" w:rsidRPr="00A5746B">
        <w:t xml:space="preserve">времени снижения температуры до критического значения меньше, чем </w:t>
      </w:r>
      <w:r w:rsidRPr="00A5746B">
        <w:t xml:space="preserve">период </w:t>
      </w:r>
      <w:r w:rsidR="00302B66" w:rsidRPr="00A5746B">
        <w:t>времени восстановления участков тепловой сети.</w:t>
      </w:r>
    </w:p>
    <w:p w:rsidR="00302B66" w:rsidRPr="00A5746B" w:rsidRDefault="00CC521F" w:rsidP="0006129B">
      <w:pPr>
        <w:pStyle w:val="21"/>
        <w:spacing w:line="240" w:lineRule="auto"/>
      </w:pPr>
      <w:bookmarkStart w:id="292" w:name="_Toc121588573"/>
      <w:r w:rsidRPr="00A5746B">
        <w:t>11.3</w:t>
      </w:r>
      <w:r w:rsidR="00302B66" w:rsidRPr="00A5746B">
        <w:t xml:space="preserve"> </w:t>
      </w:r>
      <w:r w:rsidRPr="00A5746B">
        <w:t>Р</w:t>
      </w:r>
      <w:r w:rsidR="00B35576" w:rsidRPr="00A5746B">
        <w:t>езультаты оценки вероятности отказа (аварийной ситуации) и безотказной (безаварийной) работы системы теплоснабжения по отношению к потребителям, прис</w:t>
      </w:r>
      <w:r w:rsidR="00B35576" w:rsidRPr="00A5746B">
        <w:t>о</w:t>
      </w:r>
      <w:r w:rsidR="00B35576" w:rsidRPr="00A5746B">
        <w:t>единенным к магистральным и распределительным теплопроводам</w:t>
      </w:r>
      <w:bookmarkEnd w:id="292"/>
    </w:p>
    <w:p w:rsidR="003803B4" w:rsidRPr="00A5746B" w:rsidRDefault="00302B66" w:rsidP="0006129B">
      <w:pPr>
        <w:ind w:firstLine="709"/>
        <w:rPr>
          <w:rFonts w:eastAsia="Times New Roman"/>
          <w:bCs/>
          <w:szCs w:val="24"/>
          <w:lang w:eastAsia="ru-RU"/>
        </w:rPr>
      </w:pPr>
      <w:r w:rsidRPr="00A5746B">
        <w:rPr>
          <w:rFonts w:eastAsia="Times New Roman"/>
          <w:bCs/>
          <w:szCs w:val="24"/>
          <w:lang w:eastAsia="ru-RU"/>
        </w:rPr>
        <w:t xml:space="preserve">Вероятность безотказной работы систем теплоснабжения </w:t>
      </w:r>
      <w:r w:rsidR="003803B4" w:rsidRPr="00A5746B">
        <w:rPr>
          <w:rFonts w:eastAsia="Times New Roman"/>
          <w:bCs/>
          <w:szCs w:val="24"/>
          <w:lang w:eastAsia="ru-RU"/>
        </w:rPr>
        <w:t>округа</w:t>
      </w:r>
      <w:r w:rsidRPr="00A5746B">
        <w:rPr>
          <w:rFonts w:eastAsia="Times New Roman"/>
          <w:bCs/>
          <w:szCs w:val="24"/>
          <w:lang w:eastAsia="ru-RU"/>
        </w:rPr>
        <w:t xml:space="preserve"> соответ</w:t>
      </w:r>
      <w:r w:rsidR="004A23FE" w:rsidRPr="00A5746B">
        <w:rPr>
          <w:rFonts w:eastAsia="Times New Roman"/>
          <w:bCs/>
          <w:szCs w:val="24"/>
          <w:lang w:eastAsia="ru-RU"/>
        </w:rPr>
        <w:t>ствует норм</w:t>
      </w:r>
      <w:r w:rsidR="004A23FE" w:rsidRPr="00A5746B">
        <w:rPr>
          <w:rFonts w:eastAsia="Times New Roman"/>
          <w:bCs/>
          <w:szCs w:val="24"/>
          <w:lang w:eastAsia="ru-RU"/>
        </w:rPr>
        <w:t>а</w:t>
      </w:r>
      <w:r w:rsidR="004A23FE" w:rsidRPr="00A5746B">
        <w:rPr>
          <w:rFonts w:eastAsia="Times New Roman"/>
          <w:bCs/>
          <w:szCs w:val="24"/>
          <w:lang w:eastAsia="ru-RU"/>
        </w:rPr>
        <w:t>тивным требованиям.</w:t>
      </w:r>
      <w:r w:rsidR="003803B4" w:rsidRPr="00A5746B">
        <w:rPr>
          <w:rFonts w:eastAsia="Times New Roman"/>
          <w:bCs/>
          <w:szCs w:val="24"/>
          <w:lang w:eastAsia="ru-RU"/>
        </w:rPr>
        <w:t xml:space="preserve"> </w:t>
      </w:r>
      <w:r w:rsidR="003803B4" w:rsidRPr="00A5746B">
        <w:rPr>
          <w:szCs w:val="24"/>
        </w:rPr>
        <w:t>Для обеспечения надежного теплоснабжения потребителей рекомендуе</w:t>
      </w:r>
      <w:r w:rsidR="003803B4" w:rsidRPr="00A5746B">
        <w:rPr>
          <w:szCs w:val="24"/>
        </w:rPr>
        <w:t>т</w:t>
      </w:r>
      <w:r w:rsidR="003803B4" w:rsidRPr="00A5746B">
        <w:rPr>
          <w:szCs w:val="24"/>
        </w:rPr>
        <w:t>ся заменить изношенные участи тепловых сетей, а также своевременно проводить текущие и плановые ремонты объектов системы</w:t>
      </w:r>
    </w:p>
    <w:p w:rsidR="00302B66" w:rsidRPr="00A5746B" w:rsidRDefault="00CC521F" w:rsidP="0006129B">
      <w:pPr>
        <w:pStyle w:val="21"/>
        <w:spacing w:line="240" w:lineRule="auto"/>
      </w:pPr>
      <w:bookmarkStart w:id="293" w:name="_Toc121588574"/>
      <w:r w:rsidRPr="00A5746B">
        <w:t>11.4</w:t>
      </w:r>
      <w:r w:rsidR="00302B66" w:rsidRPr="00A5746B">
        <w:t xml:space="preserve"> </w:t>
      </w:r>
      <w:r w:rsidRPr="00A5746B">
        <w:t>Р</w:t>
      </w:r>
      <w:r w:rsidR="00B35576" w:rsidRPr="00A5746B">
        <w:t>езультаты оценки коэффициентов готовности теплопроводов к несению те</w:t>
      </w:r>
      <w:r w:rsidR="00B35576" w:rsidRPr="00A5746B">
        <w:t>п</w:t>
      </w:r>
      <w:r w:rsidR="00B35576" w:rsidRPr="00A5746B">
        <w:t>ловой нагрузки</w:t>
      </w:r>
      <w:bookmarkEnd w:id="293"/>
    </w:p>
    <w:p w:rsidR="00302B66" w:rsidRPr="00A5746B" w:rsidRDefault="00302B66" w:rsidP="0006129B">
      <w:pPr>
        <w:ind w:firstLine="709"/>
        <w:rPr>
          <w:rFonts w:eastAsia="Times New Roman"/>
          <w:bCs/>
          <w:szCs w:val="24"/>
          <w:lang w:eastAsia="ru-RU"/>
        </w:rPr>
      </w:pPr>
      <w:r w:rsidRPr="00A5746B">
        <w:rPr>
          <w:rFonts w:eastAsia="Times New Roman"/>
          <w:bCs/>
          <w:szCs w:val="24"/>
          <w:lang w:eastAsia="ru-RU"/>
        </w:rPr>
        <w:t xml:space="preserve">Коэффициенты готовности систем теплоснабжения </w:t>
      </w:r>
      <w:r w:rsidR="003803B4" w:rsidRPr="00A5746B">
        <w:rPr>
          <w:rFonts w:eastAsia="Times New Roman"/>
          <w:bCs/>
          <w:szCs w:val="24"/>
          <w:lang w:eastAsia="ru-RU"/>
        </w:rPr>
        <w:t>округа</w:t>
      </w:r>
      <w:r w:rsidRPr="00A5746B">
        <w:rPr>
          <w:rFonts w:eastAsia="Times New Roman"/>
          <w:bCs/>
          <w:szCs w:val="24"/>
          <w:lang w:eastAsia="ru-RU"/>
        </w:rPr>
        <w:t xml:space="preserve"> соответству</w:t>
      </w:r>
      <w:r w:rsidR="003803B4" w:rsidRPr="00A5746B">
        <w:rPr>
          <w:rFonts w:eastAsia="Times New Roman"/>
          <w:bCs/>
          <w:szCs w:val="24"/>
          <w:lang w:eastAsia="ru-RU"/>
        </w:rPr>
        <w:t>ю</w:t>
      </w:r>
      <w:r w:rsidRPr="00A5746B">
        <w:rPr>
          <w:rFonts w:eastAsia="Times New Roman"/>
          <w:bCs/>
          <w:szCs w:val="24"/>
          <w:lang w:eastAsia="ru-RU"/>
        </w:rPr>
        <w:t>т нормативным требованиям.</w:t>
      </w:r>
    </w:p>
    <w:p w:rsidR="00302B66" w:rsidRPr="00A5746B" w:rsidRDefault="00CC521F" w:rsidP="0006129B">
      <w:pPr>
        <w:pStyle w:val="21"/>
        <w:spacing w:line="240" w:lineRule="auto"/>
      </w:pPr>
      <w:bookmarkStart w:id="294" w:name="_Toc121588575"/>
      <w:r w:rsidRPr="00A5746B">
        <w:t>11.5 Р</w:t>
      </w:r>
      <w:r w:rsidR="00B35576" w:rsidRPr="00A5746B">
        <w:t>езультаты оценки недоотпуска тепловой энергии по причине отказов (ав</w:t>
      </w:r>
      <w:r w:rsidR="00B35576" w:rsidRPr="00A5746B">
        <w:t>а</w:t>
      </w:r>
      <w:r w:rsidR="00B35576" w:rsidRPr="00A5746B">
        <w:t>рийных ситуаций) и простоев тепловых сетей и источников тепловой энергии</w:t>
      </w:r>
      <w:bookmarkEnd w:id="294"/>
    </w:p>
    <w:p w:rsidR="00302B66" w:rsidRPr="00A5746B" w:rsidRDefault="00302B66" w:rsidP="0006129B">
      <w:pPr>
        <w:tabs>
          <w:tab w:val="left" w:pos="0"/>
        </w:tabs>
        <w:ind w:firstLine="709"/>
        <w:rPr>
          <w:rFonts w:eastAsia="Times New Roman"/>
          <w:szCs w:val="24"/>
          <w:lang w:eastAsia="ru-RU"/>
        </w:rPr>
      </w:pPr>
      <w:r w:rsidRPr="00A5746B">
        <w:rPr>
          <w:rFonts w:eastAsia="Times New Roman"/>
          <w:szCs w:val="24"/>
          <w:lang w:eastAsia="ru-RU"/>
        </w:rPr>
        <w:t xml:space="preserve">Согласно </w:t>
      </w:r>
      <w:r w:rsidR="00DE55A1" w:rsidRPr="00A5746B">
        <w:rPr>
          <w:rFonts w:eastAsia="Times New Roman"/>
          <w:szCs w:val="24"/>
          <w:lang w:eastAsia="ru-RU"/>
        </w:rPr>
        <w:t>СП 124.13330.2012. «Свод правил. Тепловые сети. Актуализированная реда</w:t>
      </w:r>
      <w:r w:rsidR="00DE55A1" w:rsidRPr="00A5746B">
        <w:rPr>
          <w:rFonts w:eastAsia="Times New Roman"/>
          <w:szCs w:val="24"/>
          <w:lang w:eastAsia="ru-RU"/>
        </w:rPr>
        <w:t>к</w:t>
      </w:r>
      <w:r w:rsidR="00DE55A1" w:rsidRPr="00A5746B">
        <w:rPr>
          <w:rFonts w:eastAsia="Times New Roman"/>
          <w:szCs w:val="24"/>
          <w:lang w:eastAsia="ru-RU"/>
        </w:rPr>
        <w:t>ция СНиП 41-02-2003»</w:t>
      </w:r>
      <w:r w:rsidRPr="00A5746B">
        <w:rPr>
          <w:rFonts w:eastAsia="Times New Roman"/>
          <w:szCs w:val="24"/>
          <w:lang w:eastAsia="ru-RU"/>
        </w:rPr>
        <w:t xml:space="preserve"> при авариях (отказах) на источнике теплоты на его выходных коллект</w:t>
      </w:r>
      <w:r w:rsidRPr="00A5746B">
        <w:rPr>
          <w:rFonts w:eastAsia="Times New Roman"/>
          <w:szCs w:val="24"/>
          <w:lang w:eastAsia="ru-RU"/>
        </w:rPr>
        <w:t>о</w:t>
      </w:r>
      <w:r w:rsidRPr="00A5746B">
        <w:rPr>
          <w:rFonts w:eastAsia="Times New Roman"/>
          <w:szCs w:val="24"/>
          <w:lang w:eastAsia="ru-RU"/>
        </w:rPr>
        <w:t>рах в течение всего ремонтно-восстановительного допустимое снижение теплоты при расче</w:t>
      </w:r>
      <w:r w:rsidRPr="00A5746B">
        <w:rPr>
          <w:rFonts w:eastAsia="Times New Roman"/>
          <w:szCs w:val="24"/>
          <w:lang w:eastAsia="ru-RU"/>
        </w:rPr>
        <w:t>т</w:t>
      </w:r>
      <w:r w:rsidRPr="00A5746B">
        <w:rPr>
          <w:rFonts w:eastAsia="Times New Roman"/>
          <w:szCs w:val="24"/>
          <w:lang w:eastAsia="ru-RU"/>
        </w:rPr>
        <w:t xml:space="preserve">ной температуре наружного воздуха для проектирования отопления определяется по таблице </w:t>
      </w:r>
      <w:r w:rsidR="00F249C0" w:rsidRPr="00A5746B">
        <w:rPr>
          <w:rFonts w:eastAsia="Times New Roman"/>
          <w:szCs w:val="24"/>
          <w:lang w:eastAsia="ru-RU"/>
        </w:rPr>
        <w:t>51</w:t>
      </w:r>
      <w:r w:rsidRPr="00A5746B">
        <w:rPr>
          <w:rFonts w:eastAsia="Times New Roman"/>
          <w:szCs w:val="24"/>
          <w:lang w:eastAsia="ru-RU"/>
        </w:rPr>
        <w:t>. При средневзвешенном допустимом времени восстановления тепловой сети (как самого слабого элемента системы теплоснабжения), можно рассчитать допустимый недоотпуск тепл</w:t>
      </w:r>
      <w:r w:rsidRPr="00A5746B">
        <w:rPr>
          <w:rFonts w:eastAsia="Times New Roman"/>
          <w:szCs w:val="24"/>
          <w:lang w:eastAsia="ru-RU"/>
        </w:rPr>
        <w:t>о</w:t>
      </w:r>
      <w:r w:rsidRPr="00A5746B">
        <w:rPr>
          <w:rFonts w:eastAsia="Times New Roman"/>
          <w:szCs w:val="24"/>
          <w:lang w:eastAsia="ru-RU"/>
        </w:rPr>
        <w:t>вой энергии.</w:t>
      </w:r>
    </w:p>
    <w:p w:rsidR="00302B66" w:rsidRPr="00A5746B" w:rsidRDefault="00302B66" w:rsidP="0006129B">
      <w:pPr>
        <w:tabs>
          <w:tab w:val="left" w:pos="0"/>
        </w:tabs>
        <w:ind w:firstLine="709"/>
        <w:rPr>
          <w:rFonts w:eastAsia="Times New Roman"/>
          <w:szCs w:val="24"/>
          <w:lang w:eastAsia="ru-RU"/>
        </w:rPr>
      </w:pPr>
    </w:p>
    <w:p w:rsidR="00302B66" w:rsidRPr="00A5746B" w:rsidRDefault="00302B66" w:rsidP="0006129B">
      <w:pPr>
        <w:pStyle w:val="aff9"/>
        <w:spacing w:line="240" w:lineRule="auto"/>
        <w:rPr>
          <w:rFonts w:eastAsia="Times New Roman"/>
          <w:szCs w:val="24"/>
          <w:lang w:eastAsia="ru-RU"/>
        </w:rPr>
      </w:pPr>
      <w:r w:rsidRPr="00A5746B">
        <w:t xml:space="preserve">Таблица </w:t>
      </w:r>
      <w:r w:rsidR="008A3CE6" w:rsidRPr="00A5746B">
        <w:fldChar w:fldCharType="begin"/>
      </w:r>
      <w:r w:rsidR="006972A4" w:rsidRPr="00A5746B">
        <w:instrText xml:space="preserve"> SEQ Таблица \* ARABIC </w:instrText>
      </w:r>
      <w:r w:rsidR="008A3CE6" w:rsidRPr="00A5746B">
        <w:fldChar w:fldCharType="separate"/>
      </w:r>
      <w:r w:rsidR="00A5746B" w:rsidRPr="00A5746B">
        <w:rPr>
          <w:noProof/>
        </w:rPr>
        <w:t>63</w:t>
      </w:r>
      <w:r w:rsidR="008A3CE6" w:rsidRPr="00A5746B">
        <w:rPr>
          <w:noProof/>
        </w:rPr>
        <w:fldChar w:fldCharType="end"/>
      </w:r>
      <w:r w:rsidRPr="00A5746B">
        <w:t xml:space="preserve"> - </w:t>
      </w:r>
      <w:r w:rsidRPr="00A5746B">
        <w:rPr>
          <w:rFonts w:eastAsia="Times New Roman"/>
          <w:szCs w:val="24"/>
          <w:lang w:eastAsia="ru-RU"/>
        </w:rPr>
        <w:t>Допустимое снижение теплоты при расчетной температуре наружного воздуха</w:t>
      </w:r>
    </w:p>
    <w:tbl>
      <w:tblPr>
        <w:tblW w:w="5000" w:type="pct"/>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firstRow="0" w:lastRow="0" w:firstColumn="0" w:lastColumn="0" w:noHBand="0" w:noVBand="0"/>
      </w:tblPr>
      <w:tblGrid>
        <w:gridCol w:w="350"/>
        <w:gridCol w:w="3469"/>
        <w:gridCol w:w="1228"/>
        <w:gridCol w:w="1228"/>
        <w:gridCol w:w="1228"/>
        <w:gridCol w:w="1228"/>
        <w:gridCol w:w="1220"/>
      </w:tblGrid>
      <w:tr w:rsidR="00873E8F" w:rsidRPr="00A5746B" w:rsidTr="00E44D80">
        <w:tc>
          <w:tcPr>
            <w:tcW w:w="176" w:type="pct"/>
            <w:vMerge w:val="restart"/>
            <w:tcBorders>
              <w:top w:val="single" w:sz="4" w:space="0" w:color="000000"/>
              <w:left w:val="single" w:sz="4" w:space="0" w:color="000000"/>
              <w:right w:val="single" w:sz="4" w:space="0" w:color="000000"/>
            </w:tcBorders>
            <w:vAlign w:val="center"/>
          </w:tcPr>
          <w:p w:rsidR="00E44D80" w:rsidRPr="00A5746B" w:rsidRDefault="00E44D80" w:rsidP="0006129B">
            <w:pPr>
              <w:jc w:val="center"/>
              <w:rPr>
                <w:rStyle w:val="headeraff6"/>
                <w:sz w:val="22"/>
              </w:rPr>
            </w:pPr>
            <w:r w:rsidRPr="00A5746B">
              <w:rPr>
                <w:rStyle w:val="headeraff6"/>
                <w:sz w:val="22"/>
              </w:rPr>
              <w:t>№ п/п</w:t>
            </w:r>
          </w:p>
        </w:tc>
        <w:tc>
          <w:tcPr>
            <w:tcW w:w="1743" w:type="pct"/>
            <w:vMerge w:val="restart"/>
            <w:tcBorders>
              <w:top w:val="single" w:sz="4" w:space="0" w:color="000000"/>
              <w:left w:val="single" w:sz="4" w:space="0" w:color="000000"/>
              <w:bottom w:val="single" w:sz="4" w:space="0" w:color="000000"/>
              <w:right w:val="single" w:sz="4" w:space="0" w:color="000000"/>
            </w:tcBorders>
            <w:vAlign w:val="center"/>
          </w:tcPr>
          <w:p w:rsidR="00E44D80" w:rsidRPr="00A5746B" w:rsidRDefault="00E44D80" w:rsidP="0006129B">
            <w:pPr>
              <w:jc w:val="center"/>
              <w:rPr>
                <w:sz w:val="22"/>
              </w:rPr>
            </w:pPr>
            <w:r w:rsidRPr="00A5746B">
              <w:rPr>
                <w:rStyle w:val="headeraff6"/>
                <w:sz w:val="22"/>
              </w:rPr>
              <w:t>Наименование показателя</w:t>
            </w:r>
          </w:p>
        </w:tc>
        <w:tc>
          <w:tcPr>
            <w:tcW w:w="3081" w:type="pct"/>
            <w:gridSpan w:val="5"/>
            <w:tcBorders>
              <w:top w:val="single" w:sz="4" w:space="0" w:color="000000"/>
              <w:left w:val="single" w:sz="4" w:space="0" w:color="000000"/>
              <w:bottom w:val="single" w:sz="4" w:space="0" w:color="000000"/>
              <w:right w:val="single" w:sz="4" w:space="0" w:color="000000"/>
            </w:tcBorders>
            <w:vAlign w:val="center"/>
          </w:tcPr>
          <w:p w:rsidR="00E44D80" w:rsidRPr="00A5746B" w:rsidRDefault="00E44D80" w:rsidP="0006129B">
            <w:pPr>
              <w:jc w:val="center"/>
              <w:rPr>
                <w:sz w:val="22"/>
              </w:rPr>
            </w:pPr>
            <w:r w:rsidRPr="00A5746B">
              <w:rPr>
                <w:rStyle w:val="headeraff6"/>
                <w:sz w:val="22"/>
              </w:rPr>
              <w:t>Расчетная температура наружного воздуха для проектирования отопления</w:t>
            </w:r>
            <w:r w:rsidRPr="00A5746B">
              <w:rPr>
                <w:rStyle w:val="apple-converted-space"/>
                <w:sz w:val="22"/>
              </w:rPr>
              <w:t> </w:t>
            </w:r>
            <w:r w:rsidRPr="00A5746B">
              <w:rPr>
                <w:noProof/>
                <w:sz w:val="22"/>
                <w:lang w:eastAsia="ru-RU"/>
              </w:rPr>
              <w:drawing>
                <wp:inline distT="0" distB="0" distL="0" distR="0" wp14:anchorId="3474E542" wp14:editId="038BE335">
                  <wp:extent cx="95885" cy="159385"/>
                  <wp:effectExtent l="0" t="0" r="0" b="0"/>
                  <wp:docPr id="186" name="Рисунок 186" descr="http://dokipedia.ru/sites/default/files/doc_files/515/550/8/files/image3.em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descr="http://dokipedia.ru/sites/default/files/doc_files/515/550/8/files/image3.emf.jpg"/>
                          <pic:cNvPicPr>
                            <a:picLocks noChangeAspect="1" noChangeArrowheads="1"/>
                          </pic:cNvPicPr>
                        </pic:nvPicPr>
                        <pic:blipFill>
                          <a:blip r:embed="rId69" r:link="rId70" cstate="print">
                            <a:extLst>
                              <a:ext uri="{28A0092B-C50C-407E-A947-70E740481C1C}">
                                <a14:useLocalDpi xmlns:a14="http://schemas.microsoft.com/office/drawing/2010/main" val="0"/>
                              </a:ext>
                            </a:extLst>
                          </a:blip>
                          <a:srcRect/>
                          <a:stretch>
                            <a:fillRect/>
                          </a:stretch>
                        </pic:blipFill>
                        <pic:spPr bwMode="auto">
                          <a:xfrm>
                            <a:off x="0" y="0"/>
                            <a:ext cx="95885" cy="159385"/>
                          </a:xfrm>
                          <a:prstGeom prst="rect">
                            <a:avLst/>
                          </a:prstGeom>
                          <a:noFill/>
                          <a:ln>
                            <a:noFill/>
                          </a:ln>
                        </pic:spPr>
                      </pic:pic>
                    </a:graphicData>
                  </a:graphic>
                </wp:inline>
              </w:drawing>
            </w:r>
            <w:r w:rsidRPr="00A5746B">
              <w:rPr>
                <w:rStyle w:val="apple-converted-space"/>
                <w:sz w:val="22"/>
              </w:rPr>
              <w:t> </w:t>
            </w:r>
            <w:r w:rsidRPr="00A5746B">
              <w:rPr>
                <w:rStyle w:val="headeraff6"/>
                <w:sz w:val="22"/>
              </w:rPr>
              <w:t>,°C</w:t>
            </w:r>
          </w:p>
        </w:tc>
      </w:tr>
      <w:tr w:rsidR="00873E8F" w:rsidRPr="00A5746B" w:rsidTr="00E44D80">
        <w:tc>
          <w:tcPr>
            <w:tcW w:w="176" w:type="pct"/>
            <w:vMerge/>
            <w:tcBorders>
              <w:left w:val="single" w:sz="4" w:space="0" w:color="000000"/>
              <w:bottom w:val="single" w:sz="4" w:space="0" w:color="000000"/>
              <w:right w:val="single" w:sz="4" w:space="0" w:color="000000"/>
            </w:tcBorders>
            <w:vAlign w:val="center"/>
          </w:tcPr>
          <w:p w:rsidR="00E44D80" w:rsidRPr="00A5746B" w:rsidRDefault="00E44D80" w:rsidP="0006129B">
            <w:pPr>
              <w:jc w:val="center"/>
              <w:rPr>
                <w:sz w:val="22"/>
              </w:rPr>
            </w:pPr>
          </w:p>
        </w:tc>
        <w:tc>
          <w:tcPr>
            <w:tcW w:w="1743" w:type="pct"/>
            <w:vMerge/>
            <w:tcBorders>
              <w:top w:val="single" w:sz="4" w:space="0" w:color="000000"/>
              <w:left w:val="single" w:sz="4" w:space="0" w:color="000000"/>
              <w:bottom w:val="single" w:sz="4" w:space="0" w:color="000000"/>
              <w:right w:val="single" w:sz="4" w:space="0" w:color="000000"/>
            </w:tcBorders>
            <w:vAlign w:val="center"/>
          </w:tcPr>
          <w:p w:rsidR="00E44D80" w:rsidRPr="00A5746B" w:rsidRDefault="00E44D80" w:rsidP="0006129B">
            <w:pPr>
              <w:rPr>
                <w:sz w:val="22"/>
              </w:rPr>
            </w:pPr>
          </w:p>
        </w:tc>
        <w:tc>
          <w:tcPr>
            <w:tcW w:w="617" w:type="pct"/>
            <w:tcBorders>
              <w:top w:val="single" w:sz="4" w:space="0" w:color="000000"/>
              <w:left w:val="single" w:sz="4" w:space="0" w:color="000000"/>
              <w:bottom w:val="single" w:sz="4" w:space="0" w:color="000000"/>
              <w:right w:val="single" w:sz="4" w:space="0" w:color="000000"/>
            </w:tcBorders>
            <w:vAlign w:val="center"/>
          </w:tcPr>
          <w:p w:rsidR="00E44D80" w:rsidRPr="00A5746B" w:rsidRDefault="00E44D80" w:rsidP="0006129B">
            <w:pPr>
              <w:jc w:val="center"/>
              <w:rPr>
                <w:sz w:val="22"/>
              </w:rPr>
            </w:pPr>
            <w:r w:rsidRPr="00A5746B">
              <w:rPr>
                <w:rStyle w:val="headeraff6"/>
                <w:sz w:val="22"/>
              </w:rPr>
              <w:t>минус 10</w:t>
            </w:r>
          </w:p>
        </w:tc>
        <w:tc>
          <w:tcPr>
            <w:tcW w:w="617" w:type="pct"/>
            <w:tcBorders>
              <w:top w:val="single" w:sz="4" w:space="0" w:color="000000"/>
              <w:left w:val="single" w:sz="4" w:space="0" w:color="000000"/>
              <w:bottom w:val="single" w:sz="4" w:space="0" w:color="000000"/>
              <w:right w:val="single" w:sz="4" w:space="0" w:color="000000"/>
            </w:tcBorders>
            <w:vAlign w:val="center"/>
          </w:tcPr>
          <w:p w:rsidR="00E44D80" w:rsidRPr="00A5746B" w:rsidRDefault="00E44D80" w:rsidP="0006129B">
            <w:pPr>
              <w:jc w:val="center"/>
              <w:rPr>
                <w:sz w:val="22"/>
              </w:rPr>
            </w:pPr>
            <w:r w:rsidRPr="00A5746B">
              <w:rPr>
                <w:rStyle w:val="headeraff6"/>
                <w:sz w:val="22"/>
              </w:rPr>
              <w:t>минус 20</w:t>
            </w:r>
          </w:p>
        </w:tc>
        <w:tc>
          <w:tcPr>
            <w:tcW w:w="617" w:type="pct"/>
            <w:tcBorders>
              <w:top w:val="single" w:sz="4" w:space="0" w:color="000000"/>
              <w:left w:val="single" w:sz="4" w:space="0" w:color="000000"/>
              <w:bottom w:val="single" w:sz="4" w:space="0" w:color="000000"/>
              <w:right w:val="single" w:sz="4" w:space="0" w:color="000000"/>
            </w:tcBorders>
            <w:vAlign w:val="center"/>
          </w:tcPr>
          <w:p w:rsidR="00E44D80" w:rsidRPr="00A5746B" w:rsidRDefault="00E44D80" w:rsidP="0006129B">
            <w:pPr>
              <w:jc w:val="center"/>
              <w:rPr>
                <w:sz w:val="22"/>
              </w:rPr>
            </w:pPr>
            <w:r w:rsidRPr="00A5746B">
              <w:rPr>
                <w:rStyle w:val="headeraff6"/>
                <w:sz w:val="22"/>
              </w:rPr>
              <w:t>минус 30</w:t>
            </w:r>
          </w:p>
        </w:tc>
        <w:tc>
          <w:tcPr>
            <w:tcW w:w="617" w:type="pct"/>
            <w:tcBorders>
              <w:top w:val="single" w:sz="4" w:space="0" w:color="000000"/>
              <w:left w:val="single" w:sz="4" w:space="0" w:color="000000"/>
              <w:bottom w:val="single" w:sz="4" w:space="0" w:color="000000"/>
              <w:right w:val="single" w:sz="4" w:space="0" w:color="000000"/>
            </w:tcBorders>
            <w:vAlign w:val="center"/>
          </w:tcPr>
          <w:p w:rsidR="00E44D80" w:rsidRPr="00A5746B" w:rsidRDefault="00E44D80" w:rsidP="0006129B">
            <w:pPr>
              <w:jc w:val="center"/>
              <w:rPr>
                <w:sz w:val="22"/>
              </w:rPr>
            </w:pPr>
            <w:r w:rsidRPr="00A5746B">
              <w:rPr>
                <w:rStyle w:val="headeraff6"/>
                <w:sz w:val="22"/>
              </w:rPr>
              <w:t>минус 40</w:t>
            </w:r>
          </w:p>
        </w:tc>
        <w:tc>
          <w:tcPr>
            <w:tcW w:w="614" w:type="pct"/>
            <w:tcBorders>
              <w:top w:val="single" w:sz="4" w:space="0" w:color="000000"/>
              <w:left w:val="single" w:sz="4" w:space="0" w:color="000000"/>
              <w:bottom w:val="single" w:sz="4" w:space="0" w:color="000000"/>
              <w:right w:val="single" w:sz="4" w:space="0" w:color="000000"/>
            </w:tcBorders>
            <w:vAlign w:val="center"/>
          </w:tcPr>
          <w:p w:rsidR="00E44D80" w:rsidRPr="00A5746B" w:rsidRDefault="00E44D80" w:rsidP="0006129B">
            <w:pPr>
              <w:jc w:val="center"/>
              <w:rPr>
                <w:sz w:val="22"/>
              </w:rPr>
            </w:pPr>
            <w:r w:rsidRPr="00A5746B">
              <w:rPr>
                <w:rStyle w:val="headeraff6"/>
                <w:sz w:val="22"/>
              </w:rPr>
              <w:t>минус 50</w:t>
            </w:r>
          </w:p>
        </w:tc>
      </w:tr>
      <w:tr w:rsidR="00873E8F" w:rsidRPr="00A5746B" w:rsidTr="00E44D80">
        <w:tc>
          <w:tcPr>
            <w:tcW w:w="176" w:type="pct"/>
            <w:tcBorders>
              <w:top w:val="single" w:sz="4" w:space="0" w:color="000000"/>
              <w:left w:val="single" w:sz="4" w:space="0" w:color="000000"/>
              <w:bottom w:val="single" w:sz="4" w:space="0" w:color="000000"/>
              <w:right w:val="single" w:sz="4" w:space="0" w:color="000000"/>
            </w:tcBorders>
            <w:vAlign w:val="center"/>
          </w:tcPr>
          <w:p w:rsidR="00E44D80" w:rsidRPr="00A5746B" w:rsidRDefault="00E44D80" w:rsidP="0006129B">
            <w:pPr>
              <w:jc w:val="center"/>
              <w:rPr>
                <w:rStyle w:val="headerafff0"/>
                <w:sz w:val="22"/>
              </w:rPr>
            </w:pPr>
            <w:r w:rsidRPr="00A5746B">
              <w:rPr>
                <w:rStyle w:val="headerafff0"/>
                <w:sz w:val="22"/>
              </w:rPr>
              <w:t>1</w:t>
            </w:r>
          </w:p>
        </w:tc>
        <w:tc>
          <w:tcPr>
            <w:tcW w:w="1743" w:type="pct"/>
            <w:tcBorders>
              <w:top w:val="single" w:sz="4" w:space="0" w:color="000000"/>
              <w:left w:val="single" w:sz="4" w:space="0" w:color="000000"/>
              <w:bottom w:val="single" w:sz="4" w:space="0" w:color="000000"/>
              <w:right w:val="single" w:sz="4" w:space="0" w:color="000000"/>
            </w:tcBorders>
            <w:vAlign w:val="center"/>
          </w:tcPr>
          <w:p w:rsidR="00E44D80" w:rsidRPr="00A5746B" w:rsidRDefault="00E44D80" w:rsidP="0006129B">
            <w:pPr>
              <w:rPr>
                <w:sz w:val="22"/>
              </w:rPr>
            </w:pPr>
            <w:r w:rsidRPr="00A5746B">
              <w:rPr>
                <w:rStyle w:val="headerafff0"/>
                <w:sz w:val="22"/>
              </w:rPr>
              <w:t>Допустимое снижение подачи те</w:t>
            </w:r>
            <w:r w:rsidRPr="00A5746B">
              <w:rPr>
                <w:rStyle w:val="headerafff0"/>
                <w:sz w:val="22"/>
              </w:rPr>
              <w:t>п</w:t>
            </w:r>
            <w:r w:rsidRPr="00A5746B">
              <w:rPr>
                <w:rStyle w:val="headerafff0"/>
                <w:sz w:val="22"/>
              </w:rPr>
              <w:t>лоты, %, до</w:t>
            </w:r>
          </w:p>
        </w:tc>
        <w:tc>
          <w:tcPr>
            <w:tcW w:w="617" w:type="pct"/>
            <w:tcBorders>
              <w:top w:val="single" w:sz="4" w:space="0" w:color="000000"/>
              <w:left w:val="single" w:sz="4" w:space="0" w:color="000000"/>
              <w:bottom w:val="single" w:sz="4" w:space="0" w:color="000000"/>
              <w:right w:val="single" w:sz="4" w:space="0" w:color="000000"/>
            </w:tcBorders>
            <w:vAlign w:val="center"/>
          </w:tcPr>
          <w:p w:rsidR="00E44D80" w:rsidRPr="00A5746B" w:rsidRDefault="00E44D80" w:rsidP="0006129B">
            <w:pPr>
              <w:jc w:val="center"/>
              <w:rPr>
                <w:sz w:val="22"/>
              </w:rPr>
            </w:pPr>
            <w:r w:rsidRPr="00A5746B">
              <w:rPr>
                <w:rStyle w:val="headeraff6"/>
                <w:sz w:val="22"/>
              </w:rPr>
              <w:t>78</w:t>
            </w:r>
          </w:p>
        </w:tc>
        <w:tc>
          <w:tcPr>
            <w:tcW w:w="617" w:type="pct"/>
            <w:tcBorders>
              <w:top w:val="single" w:sz="4" w:space="0" w:color="000000"/>
              <w:left w:val="single" w:sz="4" w:space="0" w:color="000000"/>
              <w:bottom w:val="single" w:sz="4" w:space="0" w:color="000000"/>
              <w:right w:val="single" w:sz="4" w:space="0" w:color="000000"/>
            </w:tcBorders>
            <w:vAlign w:val="center"/>
          </w:tcPr>
          <w:p w:rsidR="00E44D80" w:rsidRPr="00A5746B" w:rsidRDefault="00E44D80" w:rsidP="0006129B">
            <w:pPr>
              <w:jc w:val="center"/>
              <w:rPr>
                <w:sz w:val="22"/>
              </w:rPr>
            </w:pPr>
            <w:r w:rsidRPr="00A5746B">
              <w:rPr>
                <w:rStyle w:val="headeraff6"/>
                <w:sz w:val="22"/>
              </w:rPr>
              <w:t>84</w:t>
            </w:r>
          </w:p>
        </w:tc>
        <w:tc>
          <w:tcPr>
            <w:tcW w:w="617" w:type="pct"/>
            <w:tcBorders>
              <w:top w:val="single" w:sz="4" w:space="0" w:color="000000"/>
              <w:left w:val="single" w:sz="4" w:space="0" w:color="000000"/>
              <w:bottom w:val="single" w:sz="4" w:space="0" w:color="000000"/>
              <w:right w:val="single" w:sz="4" w:space="0" w:color="000000"/>
            </w:tcBorders>
            <w:vAlign w:val="center"/>
          </w:tcPr>
          <w:p w:rsidR="00E44D80" w:rsidRPr="00A5746B" w:rsidRDefault="00E44D80" w:rsidP="0006129B">
            <w:pPr>
              <w:jc w:val="center"/>
              <w:rPr>
                <w:sz w:val="22"/>
              </w:rPr>
            </w:pPr>
            <w:r w:rsidRPr="00A5746B">
              <w:rPr>
                <w:rStyle w:val="headeraff6"/>
                <w:sz w:val="22"/>
              </w:rPr>
              <w:t>87</w:t>
            </w:r>
          </w:p>
        </w:tc>
        <w:tc>
          <w:tcPr>
            <w:tcW w:w="617" w:type="pct"/>
            <w:tcBorders>
              <w:top w:val="single" w:sz="4" w:space="0" w:color="000000"/>
              <w:left w:val="single" w:sz="4" w:space="0" w:color="000000"/>
              <w:bottom w:val="single" w:sz="4" w:space="0" w:color="000000"/>
              <w:right w:val="single" w:sz="4" w:space="0" w:color="000000"/>
            </w:tcBorders>
            <w:vAlign w:val="center"/>
          </w:tcPr>
          <w:p w:rsidR="00E44D80" w:rsidRPr="00A5746B" w:rsidRDefault="00E44D80" w:rsidP="0006129B">
            <w:pPr>
              <w:jc w:val="center"/>
              <w:rPr>
                <w:sz w:val="22"/>
              </w:rPr>
            </w:pPr>
            <w:r w:rsidRPr="00A5746B">
              <w:rPr>
                <w:rStyle w:val="headeraff6"/>
                <w:sz w:val="22"/>
              </w:rPr>
              <w:t>89</w:t>
            </w:r>
          </w:p>
        </w:tc>
        <w:tc>
          <w:tcPr>
            <w:tcW w:w="614" w:type="pct"/>
            <w:tcBorders>
              <w:top w:val="single" w:sz="4" w:space="0" w:color="000000"/>
              <w:left w:val="single" w:sz="4" w:space="0" w:color="000000"/>
              <w:bottom w:val="single" w:sz="4" w:space="0" w:color="000000"/>
              <w:right w:val="single" w:sz="4" w:space="0" w:color="000000"/>
            </w:tcBorders>
            <w:vAlign w:val="center"/>
          </w:tcPr>
          <w:p w:rsidR="00E44D80" w:rsidRPr="00A5746B" w:rsidRDefault="00E44D80" w:rsidP="0006129B">
            <w:pPr>
              <w:jc w:val="center"/>
              <w:rPr>
                <w:sz w:val="22"/>
              </w:rPr>
            </w:pPr>
            <w:r w:rsidRPr="00A5746B">
              <w:rPr>
                <w:rStyle w:val="headeraff6"/>
                <w:sz w:val="22"/>
              </w:rPr>
              <w:t>91</w:t>
            </w:r>
          </w:p>
        </w:tc>
      </w:tr>
      <w:tr w:rsidR="00E44D80" w:rsidRPr="00A5746B" w:rsidTr="00E44D80">
        <w:tc>
          <w:tcPr>
            <w:tcW w:w="5000" w:type="pct"/>
            <w:gridSpan w:val="7"/>
            <w:tcBorders>
              <w:top w:val="single" w:sz="4" w:space="0" w:color="000000"/>
              <w:left w:val="nil"/>
              <w:bottom w:val="nil"/>
              <w:right w:val="nil"/>
            </w:tcBorders>
          </w:tcPr>
          <w:p w:rsidR="00E44D80" w:rsidRPr="00A5746B" w:rsidRDefault="00E44D80" w:rsidP="0006129B">
            <w:pPr>
              <w:rPr>
                <w:sz w:val="22"/>
              </w:rPr>
            </w:pPr>
            <w:r w:rsidRPr="00A5746B">
              <w:rPr>
                <w:rStyle w:val="headerafff0"/>
                <w:sz w:val="22"/>
              </w:rPr>
              <w:t>Примечание - Таблица соответствует температуре наружного воздуха наиболее холодной пятидневки обеспеченностью 0,92.</w:t>
            </w:r>
          </w:p>
        </w:tc>
      </w:tr>
    </w:tbl>
    <w:p w:rsidR="00302B66" w:rsidRPr="00A5746B" w:rsidRDefault="00302B66" w:rsidP="0006129B">
      <w:pPr>
        <w:tabs>
          <w:tab w:val="left" w:pos="0"/>
        </w:tabs>
        <w:ind w:firstLine="709"/>
        <w:rPr>
          <w:rFonts w:eastAsia="Times New Roman"/>
          <w:szCs w:val="24"/>
          <w:lang w:eastAsia="ru-RU"/>
        </w:rPr>
      </w:pPr>
    </w:p>
    <w:p w:rsidR="00302B66" w:rsidRPr="00A5746B" w:rsidRDefault="00302B66" w:rsidP="0006129B">
      <w:pPr>
        <w:tabs>
          <w:tab w:val="left" w:pos="0"/>
        </w:tabs>
        <w:ind w:firstLine="709"/>
        <w:rPr>
          <w:rFonts w:eastAsia="Times New Roman"/>
          <w:szCs w:val="24"/>
          <w:lang w:eastAsia="ru-RU"/>
        </w:rPr>
      </w:pPr>
      <w:r w:rsidRPr="00A5746B">
        <w:rPr>
          <w:rFonts w:eastAsia="Times New Roman"/>
          <w:szCs w:val="24"/>
          <w:lang w:eastAsia="ru-RU"/>
        </w:rPr>
        <w:t xml:space="preserve">Согласно </w:t>
      </w:r>
      <w:r w:rsidR="00DE55A1" w:rsidRPr="00A5746B">
        <w:rPr>
          <w:rFonts w:eastAsia="Times New Roman"/>
          <w:szCs w:val="24"/>
          <w:lang w:eastAsia="ru-RU"/>
        </w:rPr>
        <w:t>Постановления</w:t>
      </w:r>
      <w:r w:rsidRPr="00A5746B">
        <w:rPr>
          <w:rFonts w:eastAsia="Times New Roman"/>
          <w:szCs w:val="24"/>
          <w:lang w:eastAsia="ru-RU"/>
        </w:rPr>
        <w:t xml:space="preserve"> Правительства РФ от </w:t>
      </w:r>
      <w:r w:rsidR="00DE55A1" w:rsidRPr="00A5746B">
        <w:rPr>
          <w:rFonts w:eastAsia="Times New Roman"/>
          <w:szCs w:val="24"/>
          <w:lang w:eastAsia="ru-RU"/>
        </w:rPr>
        <w:t>0</w:t>
      </w:r>
      <w:r w:rsidRPr="00A5746B">
        <w:rPr>
          <w:rFonts w:eastAsia="Times New Roman"/>
          <w:szCs w:val="24"/>
          <w:lang w:eastAsia="ru-RU"/>
        </w:rPr>
        <w:t>8</w:t>
      </w:r>
      <w:r w:rsidR="00DE55A1" w:rsidRPr="00A5746B">
        <w:rPr>
          <w:rFonts w:eastAsia="Times New Roman"/>
          <w:szCs w:val="24"/>
          <w:lang w:eastAsia="ru-RU"/>
        </w:rPr>
        <w:t>.08.</w:t>
      </w:r>
      <w:r w:rsidRPr="00A5746B">
        <w:rPr>
          <w:rFonts w:eastAsia="Times New Roman"/>
          <w:szCs w:val="24"/>
          <w:lang w:eastAsia="ru-RU"/>
        </w:rPr>
        <w:t>2012</w:t>
      </w:r>
      <w:r w:rsidR="003F3107" w:rsidRPr="00A5746B">
        <w:rPr>
          <w:rFonts w:eastAsia="Times New Roman"/>
          <w:szCs w:val="24"/>
          <w:lang w:eastAsia="ru-RU"/>
        </w:rPr>
        <w:t xml:space="preserve"> </w:t>
      </w:r>
      <w:r w:rsidR="00DE55A1" w:rsidRPr="00A5746B">
        <w:rPr>
          <w:rFonts w:eastAsia="Times New Roman"/>
          <w:szCs w:val="24"/>
          <w:lang w:eastAsia="ru-RU"/>
        </w:rPr>
        <w:t>№</w:t>
      </w:r>
      <w:r w:rsidRPr="00A5746B">
        <w:rPr>
          <w:rFonts w:eastAsia="Times New Roman"/>
          <w:szCs w:val="24"/>
          <w:lang w:eastAsia="ru-RU"/>
        </w:rPr>
        <w:t xml:space="preserve"> 808 «Об организации те</w:t>
      </w:r>
      <w:r w:rsidRPr="00A5746B">
        <w:rPr>
          <w:rFonts w:eastAsia="Times New Roman"/>
          <w:szCs w:val="24"/>
          <w:lang w:eastAsia="ru-RU"/>
        </w:rPr>
        <w:t>п</w:t>
      </w:r>
      <w:r w:rsidRPr="00A5746B">
        <w:rPr>
          <w:rFonts w:eastAsia="Times New Roman"/>
          <w:szCs w:val="24"/>
          <w:lang w:eastAsia="ru-RU"/>
        </w:rPr>
        <w:t xml:space="preserve">лоснабжения в Российской Федерации и о внесении изменений в некоторые акты правительства Российской Федерации» частичное ограничение режима потребления влечет за собой снижение объема или температуры теплоносителя, подаваемого потребителю, по сравнению с объемом </w:t>
      </w:r>
      <w:r w:rsidRPr="00A5746B">
        <w:rPr>
          <w:rFonts w:eastAsia="Times New Roman"/>
          <w:szCs w:val="24"/>
          <w:lang w:eastAsia="ru-RU"/>
        </w:rPr>
        <w:lastRenderedPageBreak/>
        <w:t>или температурой, определенными в договоре теплоснабжения, или фактической потребностью (для граждан-потребителей) либо прекращение подачи тепловой энергии или теплоносителя потребителю в определенные периоды в течение суток, недели или месяца. Поставщик осв</w:t>
      </w:r>
      <w:r w:rsidRPr="00A5746B">
        <w:rPr>
          <w:rFonts w:eastAsia="Times New Roman"/>
          <w:szCs w:val="24"/>
          <w:lang w:eastAsia="ru-RU"/>
        </w:rPr>
        <w:t>о</w:t>
      </w:r>
      <w:r w:rsidRPr="00A5746B">
        <w:rPr>
          <w:rFonts w:eastAsia="Times New Roman"/>
          <w:szCs w:val="24"/>
          <w:lang w:eastAsia="ru-RU"/>
        </w:rPr>
        <w:t xml:space="preserve">бождается от обязанности поставить объем тепловой энергии, недопоставленный в </w:t>
      </w:r>
      <w:r w:rsidR="009C38E7" w:rsidRPr="00A5746B">
        <w:rPr>
          <w:rFonts w:eastAsia="Times New Roman"/>
          <w:szCs w:val="24"/>
          <w:lang w:eastAsia="ru-RU"/>
        </w:rPr>
        <w:t xml:space="preserve">период </w:t>
      </w:r>
      <w:r w:rsidRPr="00A5746B">
        <w:rPr>
          <w:rFonts w:eastAsia="Times New Roman"/>
          <w:szCs w:val="24"/>
          <w:lang w:eastAsia="ru-RU"/>
        </w:rPr>
        <w:t>ограничения режима потребления, введенного в случае нарушения потребителем своих обяз</w:t>
      </w:r>
      <w:r w:rsidRPr="00A5746B">
        <w:rPr>
          <w:rFonts w:eastAsia="Times New Roman"/>
          <w:szCs w:val="24"/>
          <w:lang w:eastAsia="ru-RU"/>
        </w:rPr>
        <w:t>а</w:t>
      </w:r>
      <w:r w:rsidRPr="00A5746B">
        <w:rPr>
          <w:rFonts w:eastAsia="Times New Roman"/>
          <w:szCs w:val="24"/>
          <w:lang w:eastAsia="ru-RU"/>
        </w:rPr>
        <w:t>тельств, после возобновления (восстановления до прежнего уровня) подачи тепловой энергии.</w:t>
      </w:r>
    </w:p>
    <w:p w:rsidR="00302B66" w:rsidRPr="00A5746B" w:rsidRDefault="00302B66" w:rsidP="0006129B">
      <w:pPr>
        <w:tabs>
          <w:tab w:val="left" w:pos="0"/>
        </w:tabs>
        <w:ind w:firstLine="709"/>
        <w:rPr>
          <w:rFonts w:eastAsia="Times New Roman"/>
          <w:szCs w:val="24"/>
          <w:lang w:eastAsia="ru-RU"/>
        </w:rPr>
      </w:pPr>
      <w:r w:rsidRPr="00A5746B">
        <w:rPr>
          <w:rFonts w:eastAsia="Times New Roman"/>
          <w:szCs w:val="24"/>
          <w:lang w:eastAsia="ru-RU"/>
        </w:rPr>
        <w:t>Поскольку параметры поставляемого теплоносителя потребителю определяются догов</w:t>
      </w:r>
      <w:r w:rsidRPr="00A5746B">
        <w:rPr>
          <w:rFonts w:eastAsia="Times New Roman"/>
          <w:szCs w:val="24"/>
          <w:lang w:eastAsia="ru-RU"/>
        </w:rPr>
        <w:t>о</w:t>
      </w:r>
      <w:r w:rsidRPr="00A5746B">
        <w:rPr>
          <w:rFonts w:eastAsia="Times New Roman"/>
          <w:szCs w:val="24"/>
          <w:lang w:eastAsia="ru-RU"/>
        </w:rPr>
        <w:t>ром теплоснабжения, то имеет смысл говорить о качестве теплоносителя отпускаемого с исто</w:t>
      </w:r>
      <w:r w:rsidRPr="00A5746B">
        <w:rPr>
          <w:rFonts w:eastAsia="Times New Roman"/>
          <w:szCs w:val="24"/>
          <w:lang w:eastAsia="ru-RU"/>
        </w:rPr>
        <w:t>ч</w:t>
      </w:r>
      <w:r w:rsidRPr="00A5746B">
        <w:rPr>
          <w:rFonts w:eastAsia="Times New Roman"/>
          <w:szCs w:val="24"/>
          <w:lang w:eastAsia="ru-RU"/>
        </w:rPr>
        <w:t>ника тепловой энергии.</w:t>
      </w:r>
    </w:p>
    <w:p w:rsidR="00302B66" w:rsidRPr="00A5746B" w:rsidRDefault="00302B66" w:rsidP="0006129B">
      <w:pPr>
        <w:tabs>
          <w:tab w:val="left" w:pos="0"/>
        </w:tabs>
        <w:ind w:firstLine="709"/>
        <w:rPr>
          <w:rFonts w:eastAsia="Times New Roman"/>
          <w:szCs w:val="24"/>
          <w:lang w:eastAsia="ru-RU"/>
        </w:rPr>
      </w:pPr>
      <w:r w:rsidRPr="00A5746B">
        <w:rPr>
          <w:rFonts w:eastAsia="Times New Roman"/>
          <w:szCs w:val="24"/>
          <w:lang w:eastAsia="ru-RU"/>
        </w:rPr>
        <w:t>В аварийной ситуации при качественном регулировании, используемое в системах те</w:t>
      </w:r>
      <w:r w:rsidRPr="00A5746B">
        <w:rPr>
          <w:rFonts w:eastAsia="Times New Roman"/>
          <w:szCs w:val="24"/>
          <w:lang w:eastAsia="ru-RU"/>
        </w:rPr>
        <w:t>п</w:t>
      </w:r>
      <w:r w:rsidRPr="00A5746B">
        <w:rPr>
          <w:rFonts w:eastAsia="Times New Roman"/>
          <w:szCs w:val="24"/>
          <w:lang w:eastAsia="ru-RU"/>
        </w:rPr>
        <w:t>лоснабжения, возможно снижение температуры теплоносителя при расчетных расходах сетевой воды в системах теплоснабжения в пределах, позволяющих при том же расходе теплоносителя достичь минимально необходимого количества отпускаемой тепловой энергии. Для этого нео</w:t>
      </w:r>
      <w:r w:rsidRPr="00A5746B">
        <w:rPr>
          <w:rFonts w:eastAsia="Times New Roman"/>
          <w:szCs w:val="24"/>
          <w:lang w:eastAsia="ru-RU"/>
        </w:rPr>
        <w:t>б</w:t>
      </w:r>
      <w:r w:rsidRPr="00A5746B">
        <w:rPr>
          <w:rFonts w:eastAsia="Times New Roman"/>
          <w:szCs w:val="24"/>
          <w:lang w:eastAsia="ru-RU"/>
        </w:rPr>
        <w:t>ходимо рассмотреть возможный температурный график отпуска тепловой энергии при увел</w:t>
      </w:r>
      <w:r w:rsidRPr="00A5746B">
        <w:rPr>
          <w:rFonts w:eastAsia="Times New Roman"/>
          <w:szCs w:val="24"/>
          <w:lang w:eastAsia="ru-RU"/>
        </w:rPr>
        <w:t>и</w:t>
      </w:r>
      <w:r w:rsidRPr="00A5746B">
        <w:rPr>
          <w:rFonts w:eastAsia="Times New Roman"/>
          <w:szCs w:val="24"/>
          <w:lang w:eastAsia="ru-RU"/>
        </w:rPr>
        <w:t>ченном расчетном удельном расходе сетевой воды на передачу тепловой энергии.</w:t>
      </w:r>
    </w:p>
    <w:p w:rsidR="00302B66" w:rsidRPr="00A5746B" w:rsidRDefault="00302B66" w:rsidP="0006129B">
      <w:pPr>
        <w:pStyle w:val="21"/>
        <w:spacing w:line="240" w:lineRule="auto"/>
        <w:rPr>
          <w:rFonts w:eastAsia="Microsoft YaHei"/>
        </w:rPr>
      </w:pPr>
      <w:bookmarkStart w:id="295" w:name="_Toc74659440"/>
      <w:bookmarkStart w:id="296" w:name="_Toc121588576"/>
      <w:r w:rsidRPr="00A5746B">
        <w:rPr>
          <w:rFonts w:eastAsia="Microsoft YaHei"/>
        </w:rPr>
        <w:t>11.</w:t>
      </w:r>
      <w:r w:rsidR="00CC521F" w:rsidRPr="00A5746B">
        <w:rPr>
          <w:rFonts w:eastAsia="Microsoft YaHei"/>
        </w:rPr>
        <w:t>6</w:t>
      </w:r>
      <w:r w:rsidRPr="00A5746B">
        <w:rPr>
          <w:rFonts w:eastAsia="Microsoft YaHei"/>
        </w:rPr>
        <w:t xml:space="preserve"> Состав изменений </w:t>
      </w:r>
      <w:r w:rsidR="00540956" w:rsidRPr="00A5746B">
        <w:rPr>
          <w:rFonts w:eastAsia="Microsoft YaHei"/>
        </w:rPr>
        <w:t>выполненных в доработанной и (или) актуализированной схеме теплоснабжения</w:t>
      </w:r>
      <w:bookmarkEnd w:id="295"/>
      <w:bookmarkEnd w:id="296"/>
    </w:p>
    <w:p w:rsidR="00C066EE" w:rsidRPr="00A5746B" w:rsidRDefault="0012675A" w:rsidP="0006129B">
      <w:pPr>
        <w:ind w:firstLine="567"/>
      </w:pPr>
      <w:bookmarkStart w:id="297" w:name="_Toc422303801"/>
      <w:r w:rsidRPr="00A5746B">
        <w:t xml:space="preserve">Глава разработана </w:t>
      </w:r>
      <w:r w:rsidR="003F7AC4" w:rsidRPr="00A5746B">
        <w:t xml:space="preserve">в соответствии </w:t>
      </w:r>
      <w:r w:rsidR="00DD0BFB" w:rsidRPr="00A5746B">
        <w:t xml:space="preserve">с действующей редакцией </w:t>
      </w:r>
      <w:r w:rsidR="00C879D3" w:rsidRPr="00A5746B">
        <w:t>Постановления Правител</w:t>
      </w:r>
      <w:r w:rsidR="00C879D3" w:rsidRPr="00A5746B">
        <w:t>ь</w:t>
      </w:r>
      <w:r w:rsidR="00C879D3" w:rsidRPr="00A5746B">
        <w:t>ства РФ от 22.02.2012 № 154</w:t>
      </w:r>
      <w:r w:rsidR="003F3107" w:rsidRPr="00A5746B">
        <w:t xml:space="preserve"> </w:t>
      </w:r>
      <w:r w:rsidR="00DD0BFB" w:rsidRPr="00A5746B">
        <w:t xml:space="preserve">«О требованиях к схемам теплоснабжения, порядку их </w:t>
      </w:r>
      <w:r w:rsidR="008E4EBE" w:rsidRPr="00A5746B">
        <w:t>разработки</w:t>
      </w:r>
      <w:r w:rsidR="00DD0BFB" w:rsidRPr="00A5746B">
        <w:t xml:space="preserve"> и утверждения» </w:t>
      </w:r>
      <w:r w:rsidR="00C6704F" w:rsidRPr="00A5746B">
        <w:t xml:space="preserve">(в редакции </w:t>
      </w:r>
      <w:r w:rsidR="007010E8" w:rsidRPr="00A5746B">
        <w:t>Постановлений Правительства РФ</w:t>
      </w:r>
      <w:r w:rsidR="00DD0BFB" w:rsidRPr="00A5746B">
        <w:t xml:space="preserve"> от 07.10.2014 № 1016, от 18.03.2016 № 208, от 23.03.2016 № 229, от 12.07.2016 № 666, от 03.04.2018 № 405, от 16.03.2019 № </w:t>
      </w:r>
      <w:r w:rsidR="00127490" w:rsidRPr="00A5746B">
        <w:t>276) и Методическими указаниями (</w:t>
      </w:r>
      <w:r w:rsidR="003965AF" w:rsidRPr="00A5746B">
        <w:t>утв. Приказом Минэнерго России от 05.03.2019 № 212 «Об утверждении Методических указаний по разработке схем теплоснабжения»</w:t>
      </w:r>
      <w:r w:rsidR="00127490" w:rsidRPr="00A5746B">
        <w:t>).</w:t>
      </w:r>
    </w:p>
    <w:p w:rsidR="00A66169" w:rsidRPr="00A5746B" w:rsidRDefault="00A66169" w:rsidP="0006129B">
      <w:pPr>
        <w:pStyle w:val="1"/>
        <w:sectPr w:rsidR="00A66169" w:rsidRPr="00A5746B" w:rsidSect="003B765F">
          <w:pgSz w:w="11906" w:h="16838"/>
          <w:pgMar w:top="1134" w:right="851" w:bottom="1134" w:left="1134" w:header="709" w:footer="709" w:gutter="0"/>
          <w:cols w:space="708"/>
          <w:docGrid w:linePitch="360"/>
        </w:sectPr>
      </w:pPr>
    </w:p>
    <w:p w:rsidR="003A5836" w:rsidRPr="00A5746B" w:rsidRDefault="003A5836" w:rsidP="0006129B">
      <w:pPr>
        <w:pStyle w:val="1"/>
      </w:pPr>
      <w:bookmarkStart w:id="298" w:name="_Toc121588577"/>
      <w:r w:rsidRPr="00A5746B">
        <w:lastRenderedPageBreak/>
        <w:t>ГЛАВА 1</w:t>
      </w:r>
      <w:r w:rsidR="00231152" w:rsidRPr="00A5746B">
        <w:t>2</w:t>
      </w:r>
      <w:r w:rsidRPr="00A5746B">
        <w:t xml:space="preserve"> </w:t>
      </w:r>
      <w:bookmarkEnd w:id="297"/>
      <w:r w:rsidR="00B35576" w:rsidRPr="00A5746B">
        <w:t>Обоснование инвестиций в строительство, реконструкцию, техническое перевооружение и (или) модернизацию</w:t>
      </w:r>
      <w:bookmarkEnd w:id="298"/>
    </w:p>
    <w:p w:rsidR="00495E2C" w:rsidRPr="00A5746B" w:rsidRDefault="00CC521F" w:rsidP="0006129B">
      <w:pPr>
        <w:pStyle w:val="21"/>
        <w:spacing w:line="240" w:lineRule="auto"/>
        <w:rPr>
          <w:lang w:eastAsia="ru-RU"/>
        </w:rPr>
      </w:pPr>
      <w:bookmarkStart w:id="299" w:name="_Toc121588578"/>
      <w:r w:rsidRPr="00A5746B">
        <w:rPr>
          <w:lang w:eastAsia="ru-RU"/>
        </w:rPr>
        <w:t>12.1</w:t>
      </w:r>
      <w:r w:rsidR="00495E2C" w:rsidRPr="00A5746B">
        <w:rPr>
          <w:lang w:eastAsia="ru-RU"/>
        </w:rPr>
        <w:t xml:space="preserve"> </w:t>
      </w:r>
      <w:r w:rsidRPr="00A5746B">
        <w:rPr>
          <w:lang w:eastAsia="ru-RU"/>
        </w:rPr>
        <w:t>Оценка</w:t>
      </w:r>
      <w:r w:rsidR="00B35576" w:rsidRPr="00A5746B">
        <w:rPr>
          <w:lang w:eastAsia="ru-RU"/>
        </w:rPr>
        <w:t xml:space="preserve">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299"/>
    </w:p>
    <w:p w:rsidR="00302B66" w:rsidRPr="00A5746B" w:rsidRDefault="00302B66" w:rsidP="0006129B">
      <w:pPr>
        <w:pStyle w:val="Affb"/>
      </w:pPr>
      <w:r w:rsidRPr="00A5746B">
        <w:t>Анализ состояния существующей системы теплоснабжения</w:t>
      </w:r>
      <w:r w:rsidR="00D458C1" w:rsidRPr="00A5746B">
        <w:t xml:space="preserve"> </w:t>
      </w:r>
      <w:r w:rsidR="00070E4F" w:rsidRPr="00A5746B">
        <w:t>показал</w:t>
      </w:r>
      <w:r w:rsidRPr="00A5746B">
        <w:t>, что дальнейшая эксплуатация системы теплоснабжения невозможна без проведения неотложных работ, связанных с заменой изношенных тепловых сетей и реконструкцией котельной. Эксплуатация системы те</w:t>
      </w:r>
      <w:r w:rsidRPr="00A5746B">
        <w:t>п</w:t>
      </w:r>
      <w:r w:rsidRPr="00A5746B">
        <w:t>лоснабжения, без решения насущных задач, постепенно приведет к существенному сокращению надежности работы всей системы, а также м</w:t>
      </w:r>
      <w:r w:rsidRPr="00A5746B">
        <w:t>о</w:t>
      </w:r>
      <w:r w:rsidRPr="00A5746B">
        <w:t>жет привести к аварийным отключениям потребителей тепла.</w:t>
      </w:r>
    </w:p>
    <w:p w:rsidR="00302B66" w:rsidRPr="00A5746B" w:rsidRDefault="00302B66" w:rsidP="0006129B">
      <w:pPr>
        <w:pStyle w:val="Affb"/>
      </w:pPr>
      <w:r w:rsidRPr="00A5746B">
        <w:t>Для поддержания требуемых у потребителей объема теплоносителя, учитывая фактическое техническое состояние и высокую степень и</w:t>
      </w:r>
      <w:r w:rsidRPr="00A5746B">
        <w:t>з</w:t>
      </w:r>
      <w:r w:rsidRPr="00A5746B">
        <w:t>носа установленного котельного оборудования и тепловых сетей, а также для решения задачи по минимизации затрат на теплоснабжение в ра</w:t>
      </w:r>
      <w:r w:rsidRPr="00A5746B">
        <w:t>с</w:t>
      </w:r>
      <w:r w:rsidRPr="00A5746B">
        <w:t>чете на каждого потребителя в долгосрочной перспективе, требуется реконструкция и техническое перевооружение рассматриваемых объектов.</w:t>
      </w:r>
    </w:p>
    <w:p w:rsidR="00302B66" w:rsidRPr="00A5746B" w:rsidRDefault="00302B66" w:rsidP="0006129B">
      <w:pPr>
        <w:tabs>
          <w:tab w:val="left" w:pos="0"/>
        </w:tabs>
        <w:ind w:firstLine="709"/>
        <w:rPr>
          <w:rFonts w:eastAsia="Times New Roman"/>
          <w:szCs w:val="24"/>
          <w:lang w:eastAsia="ru-RU"/>
        </w:rPr>
      </w:pPr>
      <w:r w:rsidRPr="00A5746B">
        <w:rPr>
          <w:rFonts w:eastAsia="Times New Roman"/>
          <w:szCs w:val="24"/>
          <w:lang w:eastAsia="ru-RU"/>
        </w:rPr>
        <w:t>Предложения по величине необходимых инвестиций в техническое перевооружение и строительство источников тепла</w:t>
      </w:r>
      <w:r w:rsidR="00EF6A30" w:rsidRPr="00A5746B">
        <w:rPr>
          <w:rFonts w:eastAsia="Times New Roman"/>
          <w:szCs w:val="24"/>
          <w:lang w:eastAsia="ru-RU"/>
        </w:rPr>
        <w:t xml:space="preserve"> и реконструкции тепловых сетей</w:t>
      </w:r>
      <w:r w:rsidRPr="00A5746B">
        <w:rPr>
          <w:rFonts w:eastAsia="Times New Roman"/>
          <w:szCs w:val="24"/>
          <w:lang w:eastAsia="ru-RU"/>
        </w:rPr>
        <w:t xml:space="preserve"> на каждом этапе планируемого периода пред</w:t>
      </w:r>
      <w:r w:rsidR="003E78D9" w:rsidRPr="00A5746B">
        <w:rPr>
          <w:rFonts w:eastAsia="Times New Roman"/>
          <w:szCs w:val="24"/>
          <w:lang w:eastAsia="ru-RU"/>
        </w:rPr>
        <w:t xml:space="preserve">ставлено в таблице </w:t>
      </w:r>
      <w:r w:rsidR="00F740F7">
        <w:rPr>
          <w:rFonts w:eastAsia="Times New Roman"/>
          <w:szCs w:val="24"/>
          <w:lang w:eastAsia="ru-RU"/>
        </w:rPr>
        <w:t>64</w:t>
      </w:r>
      <w:r w:rsidRPr="00A5746B">
        <w:rPr>
          <w:rFonts w:eastAsia="Times New Roman"/>
          <w:szCs w:val="24"/>
          <w:lang w:eastAsia="ru-RU"/>
        </w:rPr>
        <w:t>.</w:t>
      </w:r>
    </w:p>
    <w:p w:rsidR="00562379" w:rsidRPr="00A5746B" w:rsidRDefault="00562379" w:rsidP="0006129B">
      <w:pPr>
        <w:tabs>
          <w:tab w:val="left" w:pos="0"/>
        </w:tabs>
        <w:ind w:firstLine="709"/>
        <w:rPr>
          <w:rFonts w:eastAsia="Times New Roman"/>
          <w:szCs w:val="24"/>
          <w:lang w:eastAsia="ru-RU"/>
        </w:rPr>
      </w:pPr>
    </w:p>
    <w:p w:rsidR="00302B66" w:rsidRPr="00A5746B" w:rsidRDefault="00302B66" w:rsidP="0006129B">
      <w:pPr>
        <w:widowControl w:val="0"/>
        <w:adjustRightInd w:val="0"/>
        <w:textAlignment w:val="baseline"/>
        <w:rPr>
          <w:rFonts w:eastAsia="Microsoft YaHei"/>
          <w:spacing w:val="-5"/>
          <w:szCs w:val="18"/>
        </w:rPr>
      </w:pPr>
      <w:r w:rsidRPr="00A5746B">
        <w:rPr>
          <w:rFonts w:eastAsia="Microsoft YaHei"/>
          <w:bCs/>
          <w:spacing w:val="-5"/>
          <w:szCs w:val="18"/>
        </w:rPr>
        <w:t xml:space="preserve">Таблица </w:t>
      </w:r>
      <w:r w:rsidR="008A3CE6" w:rsidRPr="00A5746B">
        <w:rPr>
          <w:rFonts w:eastAsia="Microsoft YaHei"/>
          <w:bCs/>
          <w:spacing w:val="-5"/>
          <w:szCs w:val="18"/>
        </w:rPr>
        <w:fldChar w:fldCharType="begin"/>
      </w:r>
      <w:r w:rsidRPr="00A5746B">
        <w:rPr>
          <w:rFonts w:eastAsia="Microsoft YaHei"/>
          <w:bCs/>
          <w:spacing w:val="-5"/>
          <w:szCs w:val="18"/>
        </w:rPr>
        <w:instrText xml:space="preserve"> SEQ Таблица \* ARABIC </w:instrText>
      </w:r>
      <w:r w:rsidR="008A3CE6" w:rsidRPr="00A5746B">
        <w:rPr>
          <w:rFonts w:eastAsia="Microsoft YaHei"/>
          <w:bCs/>
          <w:spacing w:val="-5"/>
          <w:szCs w:val="18"/>
        </w:rPr>
        <w:fldChar w:fldCharType="separate"/>
      </w:r>
      <w:r w:rsidR="00A5746B" w:rsidRPr="00A5746B">
        <w:rPr>
          <w:rFonts w:eastAsia="Microsoft YaHei"/>
          <w:bCs/>
          <w:noProof/>
          <w:spacing w:val="-5"/>
          <w:szCs w:val="18"/>
        </w:rPr>
        <w:t>64</w:t>
      </w:r>
      <w:r w:rsidR="008A3CE6" w:rsidRPr="00A5746B">
        <w:rPr>
          <w:rFonts w:eastAsia="Microsoft YaHei"/>
          <w:bCs/>
          <w:spacing w:val="-5"/>
          <w:szCs w:val="18"/>
        </w:rPr>
        <w:fldChar w:fldCharType="end"/>
      </w:r>
      <w:r w:rsidRPr="00A5746B">
        <w:rPr>
          <w:rFonts w:eastAsia="Microsoft YaHei"/>
          <w:bCs/>
          <w:spacing w:val="-5"/>
          <w:szCs w:val="18"/>
        </w:rPr>
        <w:t xml:space="preserve"> </w:t>
      </w:r>
      <w:r w:rsidRPr="00A5746B">
        <w:rPr>
          <w:rFonts w:eastAsia="Microsoft YaHei"/>
          <w:spacing w:val="-5"/>
          <w:szCs w:val="18"/>
        </w:rPr>
        <w:t xml:space="preserve">– Мероприятия по </w:t>
      </w:r>
      <w:r w:rsidR="00EF6A30" w:rsidRPr="00A5746B">
        <w:rPr>
          <w:rFonts w:eastAsia="Microsoft YaHei"/>
          <w:spacing w:val="-5"/>
          <w:szCs w:val="18"/>
        </w:rPr>
        <w:t xml:space="preserve">техническое перевооружение </w:t>
      </w:r>
      <w:r w:rsidR="00386CE5" w:rsidRPr="00A5746B">
        <w:rPr>
          <w:rFonts w:eastAsia="Microsoft YaHei"/>
          <w:spacing w:val="-5"/>
          <w:szCs w:val="18"/>
        </w:rPr>
        <w:t>объектов системы теплоснабжения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8"/>
        <w:gridCol w:w="4560"/>
        <w:gridCol w:w="1564"/>
        <w:gridCol w:w="1444"/>
        <w:gridCol w:w="1567"/>
        <w:gridCol w:w="1323"/>
        <w:gridCol w:w="1519"/>
        <w:gridCol w:w="1034"/>
        <w:gridCol w:w="1380"/>
      </w:tblGrid>
      <w:tr w:rsidR="005A3BF5" w:rsidRPr="00A5746B" w:rsidTr="00DC1E63">
        <w:trPr>
          <w:cantSplit/>
          <w:tblHeader/>
        </w:trPr>
        <w:tc>
          <w:tcPr>
            <w:tcW w:w="225" w:type="pct"/>
            <w:vMerge w:val="restart"/>
            <w:shd w:val="clear" w:color="000000" w:fill="FFFFFF"/>
            <w:vAlign w:val="center"/>
            <w:hideMark/>
          </w:tcPr>
          <w:p w:rsidR="005A3BF5" w:rsidRPr="00A5746B" w:rsidRDefault="005A3BF5" w:rsidP="00FB0F5A">
            <w:pPr>
              <w:jc w:val="center"/>
              <w:rPr>
                <w:rFonts w:eastAsia="Times New Roman"/>
                <w:sz w:val="22"/>
                <w:lang w:eastAsia="ru-RU"/>
              </w:rPr>
            </w:pPr>
            <w:r w:rsidRPr="00A5746B">
              <w:rPr>
                <w:rFonts w:eastAsia="Times New Roman"/>
                <w:sz w:val="22"/>
                <w:lang w:eastAsia="ru-RU"/>
              </w:rPr>
              <w:t>№ п/п</w:t>
            </w:r>
          </w:p>
        </w:tc>
        <w:tc>
          <w:tcPr>
            <w:tcW w:w="1513" w:type="pct"/>
            <w:vMerge w:val="restart"/>
            <w:shd w:val="clear" w:color="000000" w:fill="FFFFFF"/>
            <w:vAlign w:val="center"/>
            <w:hideMark/>
          </w:tcPr>
          <w:p w:rsidR="005A3BF5" w:rsidRPr="00A5746B" w:rsidRDefault="005A3BF5" w:rsidP="00FB0F5A">
            <w:pPr>
              <w:jc w:val="center"/>
              <w:rPr>
                <w:rFonts w:eastAsia="Times New Roman"/>
                <w:sz w:val="22"/>
                <w:lang w:eastAsia="ru-RU"/>
              </w:rPr>
            </w:pPr>
            <w:r w:rsidRPr="00A5746B">
              <w:rPr>
                <w:rFonts w:eastAsia="Times New Roman"/>
                <w:sz w:val="22"/>
                <w:lang w:eastAsia="ru-RU"/>
              </w:rPr>
              <w:t>Наименование мероприятий</w:t>
            </w:r>
          </w:p>
        </w:tc>
        <w:tc>
          <w:tcPr>
            <w:tcW w:w="3262" w:type="pct"/>
            <w:gridSpan w:val="7"/>
            <w:shd w:val="clear" w:color="000000" w:fill="FFFFFF"/>
            <w:vAlign w:val="center"/>
            <w:hideMark/>
          </w:tcPr>
          <w:p w:rsidR="005A3BF5" w:rsidRPr="00A5746B" w:rsidRDefault="005A3BF5" w:rsidP="00D709D2">
            <w:pPr>
              <w:jc w:val="center"/>
              <w:rPr>
                <w:rFonts w:eastAsia="Times New Roman"/>
                <w:sz w:val="22"/>
                <w:lang w:eastAsia="ru-RU"/>
              </w:rPr>
            </w:pPr>
            <w:r w:rsidRPr="00A5746B">
              <w:rPr>
                <w:rFonts w:eastAsia="Times New Roman"/>
                <w:sz w:val="22"/>
                <w:lang w:eastAsia="ru-RU"/>
              </w:rPr>
              <w:t>Необходимые капитальные затраты, тыс. руб.</w:t>
            </w:r>
          </w:p>
        </w:tc>
      </w:tr>
      <w:tr w:rsidR="00354E62" w:rsidRPr="00A5746B" w:rsidTr="00DC1E63">
        <w:trPr>
          <w:cantSplit/>
          <w:tblHeader/>
        </w:trPr>
        <w:tc>
          <w:tcPr>
            <w:tcW w:w="225" w:type="pct"/>
            <w:vMerge/>
            <w:vAlign w:val="center"/>
            <w:hideMark/>
          </w:tcPr>
          <w:p w:rsidR="00354E62" w:rsidRPr="00A5746B" w:rsidRDefault="00354E62" w:rsidP="00FB0F5A">
            <w:pPr>
              <w:jc w:val="center"/>
              <w:rPr>
                <w:rFonts w:eastAsia="Times New Roman"/>
                <w:sz w:val="22"/>
                <w:lang w:eastAsia="ru-RU"/>
              </w:rPr>
            </w:pPr>
          </w:p>
        </w:tc>
        <w:tc>
          <w:tcPr>
            <w:tcW w:w="1513" w:type="pct"/>
            <w:vMerge/>
            <w:vAlign w:val="center"/>
            <w:hideMark/>
          </w:tcPr>
          <w:p w:rsidR="00354E62" w:rsidRPr="00A5746B" w:rsidRDefault="00354E62" w:rsidP="00FB0F5A">
            <w:pPr>
              <w:jc w:val="left"/>
              <w:rPr>
                <w:rFonts w:eastAsia="Times New Roman"/>
                <w:sz w:val="22"/>
                <w:lang w:eastAsia="ru-RU"/>
              </w:rPr>
            </w:pPr>
          </w:p>
        </w:tc>
        <w:tc>
          <w:tcPr>
            <w:tcW w:w="519" w:type="pct"/>
            <w:shd w:val="clear" w:color="000000" w:fill="FFFFFF"/>
            <w:vAlign w:val="center"/>
            <w:hideMark/>
          </w:tcPr>
          <w:p w:rsidR="00354E62" w:rsidRPr="00A5746B" w:rsidRDefault="00354E62" w:rsidP="00FB0F5A">
            <w:pPr>
              <w:jc w:val="center"/>
              <w:rPr>
                <w:rFonts w:eastAsia="Times New Roman"/>
                <w:bCs/>
                <w:sz w:val="22"/>
                <w:lang w:eastAsia="ru-RU"/>
              </w:rPr>
            </w:pPr>
            <w:r w:rsidRPr="00A5746B">
              <w:rPr>
                <w:rFonts w:eastAsia="Times New Roman"/>
                <w:bCs/>
                <w:sz w:val="22"/>
                <w:lang w:eastAsia="ru-RU"/>
              </w:rPr>
              <w:t>Всего</w:t>
            </w:r>
          </w:p>
        </w:tc>
        <w:tc>
          <w:tcPr>
            <w:tcW w:w="479" w:type="pct"/>
            <w:shd w:val="clear" w:color="000000" w:fill="FFFFFF"/>
            <w:vAlign w:val="center"/>
            <w:hideMark/>
          </w:tcPr>
          <w:p w:rsidR="00354E62" w:rsidRPr="00A5746B" w:rsidRDefault="00354E62" w:rsidP="00354E62">
            <w:pPr>
              <w:jc w:val="center"/>
              <w:rPr>
                <w:rFonts w:eastAsia="Times New Roman"/>
                <w:sz w:val="22"/>
                <w:lang w:eastAsia="ru-RU"/>
              </w:rPr>
            </w:pPr>
            <w:r w:rsidRPr="00A5746B">
              <w:rPr>
                <w:rFonts w:eastAsia="Times New Roman"/>
                <w:sz w:val="22"/>
                <w:lang w:eastAsia="ru-RU"/>
              </w:rPr>
              <w:t>2023</w:t>
            </w:r>
          </w:p>
        </w:tc>
        <w:tc>
          <w:tcPr>
            <w:tcW w:w="520" w:type="pct"/>
            <w:shd w:val="clear" w:color="000000" w:fill="FFFFFF"/>
            <w:vAlign w:val="center"/>
            <w:hideMark/>
          </w:tcPr>
          <w:p w:rsidR="00354E62" w:rsidRPr="00A5746B" w:rsidRDefault="00354E62" w:rsidP="00354E62">
            <w:pPr>
              <w:jc w:val="center"/>
              <w:rPr>
                <w:rFonts w:eastAsia="Times New Roman"/>
                <w:sz w:val="22"/>
                <w:lang w:eastAsia="ru-RU"/>
              </w:rPr>
            </w:pPr>
            <w:r w:rsidRPr="00A5746B">
              <w:rPr>
                <w:rFonts w:eastAsia="Times New Roman"/>
                <w:sz w:val="22"/>
                <w:lang w:eastAsia="ru-RU"/>
              </w:rPr>
              <w:t>2024</w:t>
            </w:r>
          </w:p>
        </w:tc>
        <w:tc>
          <w:tcPr>
            <w:tcW w:w="439" w:type="pct"/>
            <w:shd w:val="clear" w:color="000000" w:fill="FFFFFF"/>
            <w:vAlign w:val="center"/>
          </w:tcPr>
          <w:p w:rsidR="00354E62" w:rsidRPr="00A5746B" w:rsidRDefault="00354E62" w:rsidP="00354E62">
            <w:pPr>
              <w:jc w:val="center"/>
              <w:rPr>
                <w:rFonts w:eastAsia="Times New Roman"/>
                <w:sz w:val="22"/>
                <w:lang w:eastAsia="ru-RU"/>
              </w:rPr>
            </w:pPr>
            <w:r w:rsidRPr="00A5746B">
              <w:rPr>
                <w:rFonts w:eastAsia="Times New Roman"/>
                <w:sz w:val="22"/>
                <w:lang w:eastAsia="ru-RU"/>
              </w:rPr>
              <w:t>2025</w:t>
            </w:r>
          </w:p>
        </w:tc>
        <w:tc>
          <w:tcPr>
            <w:tcW w:w="504" w:type="pct"/>
            <w:shd w:val="clear" w:color="000000" w:fill="FFFFFF"/>
            <w:vAlign w:val="center"/>
          </w:tcPr>
          <w:p w:rsidR="00354E62" w:rsidRPr="00A5746B" w:rsidRDefault="00354E62" w:rsidP="00354E62">
            <w:pPr>
              <w:jc w:val="center"/>
              <w:rPr>
                <w:rFonts w:eastAsia="Times New Roman"/>
                <w:sz w:val="22"/>
                <w:lang w:eastAsia="ru-RU"/>
              </w:rPr>
            </w:pPr>
            <w:r w:rsidRPr="00A5746B">
              <w:rPr>
                <w:rFonts w:eastAsia="Times New Roman"/>
                <w:sz w:val="22"/>
                <w:lang w:eastAsia="ru-RU"/>
              </w:rPr>
              <w:t>2026</w:t>
            </w:r>
          </w:p>
        </w:tc>
        <w:tc>
          <w:tcPr>
            <w:tcW w:w="343" w:type="pct"/>
            <w:shd w:val="clear" w:color="000000" w:fill="FFFFFF"/>
            <w:vAlign w:val="center"/>
          </w:tcPr>
          <w:p w:rsidR="00354E62" w:rsidRPr="00A5746B" w:rsidRDefault="00354E62" w:rsidP="00354E62">
            <w:pPr>
              <w:jc w:val="center"/>
              <w:rPr>
                <w:rFonts w:eastAsia="Times New Roman"/>
                <w:sz w:val="22"/>
                <w:lang w:eastAsia="ru-RU"/>
              </w:rPr>
            </w:pPr>
            <w:r w:rsidRPr="00A5746B">
              <w:rPr>
                <w:rFonts w:eastAsia="Times New Roman"/>
                <w:sz w:val="22"/>
                <w:lang w:eastAsia="ru-RU"/>
              </w:rPr>
              <w:t>2027</w:t>
            </w:r>
          </w:p>
        </w:tc>
        <w:tc>
          <w:tcPr>
            <w:tcW w:w="458" w:type="pct"/>
            <w:shd w:val="clear" w:color="000000" w:fill="FFFFFF"/>
            <w:vAlign w:val="center"/>
            <w:hideMark/>
          </w:tcPr>
          <w:p w:rsidR="00354E62" w:rsidRPr="00A5746B" w:rsidRDefault="00354E62" w:rsidP="00354E62">
            <w:pPr>
              <w:jc w:val="center"/>
              <w:rPr>
                <w:rFonts w:eastAsia="Times New Roman"/>
                <w:sz w:val="22"/>
                <w:lang w:eastAsia="ru-RU"/>
              </w:rPr>
            </w:pPr>
            <w:r w:rsidRPr="00A5746B">
              <w:rPr>
                <w:rFonts w:eastAsia="Times New Roman"/>
                <w:sz w:val="22"/>
                <w:lang w:eastAsia="ru-RU"/>
              </w:rPr>
              <w:t>2028-2032</w:t>
            </w:r>
          </w:p>
        </w:tc>
      </w:tr>
      <w:tr w:rsidR="00354E62" w:rsidRPr="00A5746B" w:rsidTr="00DC1E63">
        <w:trPr>
          <w:cantSplit/>
        </w:trPr>
        <w:tc>
          <w:tcPr>
            <w:tcW w:w="225" w:type="pct"/>
            <w:shd w:val="clear" w:color="000000" w:fill="FFFFFF"/>
            <w:vAlign w:val="center"/>
          </w:tcPr>
          <w:p w:rsidR="00354E62" w:rsidRPr="00A5746B" w:rsidRDefault="00354E62" w:rsidP="008D5700">
            <w:pPr>
              <w:jc w:val="center"/>
              <w:rPr>
                <w:rFonts w:eastAsia="Times New Roman"/>
                <w:sz w:val="22"/>
                <w:lang w:eastAsia="ru-RU"/>
              </w:rPr>
            </w:pPr>
            <w:r w:rsidRPr="00A5746B">
              <w:rPr>
                <w:rFonts w:eastAsia="Times New Roman"/>
                <w:b/>
                <w:sz w:val="22"/>
                <w:lang w:eastAsia="ru-RU"/>
              </w:rPr>
              <w:t>1.</w:t>
            </w:r>
          </w:p>
        </w:tc>
        <w:tc>
          <w:tcPr>
            <w:tcW w:w="4775" w:type="pct"/>
            <w:gridSpan w:val="8"/>
            <w:shd w:val="clear" w:color="000000" w:fill="FFFFFF"/>
            <w:vAlign w:val="center"/>
          </w:tcPr>
          <w:p w:rsidR="00354E62" w:rsidRPr="00A5746B" w:rsidRDefault="00354E62" w:rsidP="00D709D2">
            <w:pPr>
              <w:jc w:val="left"/>
              <w:rPr>
                <w:sz w:val="22"/>
              </w:rPr>
            </w:pPr>
            <w:r w:rsidRPr="00A5746B">
              <w:rPr>
                <w:rFonts w:eastAsia="Times New Roman"/>
                <w:b/>
                <w:sz w:val="22"/>
                <w:lang w:eastAsia="ru-RU"/>
              </w:rPr>
              <w:t>Строительство, реконструкция, технического перевооружения и (или) модернизация источников тепловой энергии, в том числе строител</w:t>
            </w:r>
            <w:r w:rsidRPr="00A5746B">
              <w:rPr>
                <w:rFonts w:eastAsia="Times New Roman"/>
                <w:b/>
                <w:sz w:val="22"/>
                <w:lang w:eastAsia="ru-RU"/>
              </w:rPr>
              <w:t>ь</w:t>
            </w:r>
            <w:r w:rsidRPr="00A5746B">
              <w:rPr>
                <w:rFonts w:eastAsia="Times New Roman"/>
                <w:b/>
                <w:sz w:val="22"/>
                <w:lang w:eastAsia="ru-RU"/>
              </w:rPr>
              <w:t>ство новых тепловых сетей</w:t>
            </w:r>
          </w:p>
        </w:tc>
      </w:tr>
      <w:tr w:rsidR="00354E62" w:rsidRPr="00A5746B" w:rsidTr="00DC1E63">
        <w:trPr>
          <w:cantSplit/>
        </w:trPr>
        <w:tc>
          <w:tcPr>
            <w:tcW w:w="225" w:type="pct"/>
            <w:shd w:val="clear" w:color="000000" w:fill="FFFFFF"/>
            <w:vAlign w:val="center"/>
            <w:hideMark/>
          </w:tcPr>
          <w:p w:rsidR="00354E62" w:rsidRPr="00A5746B" w:rsidRDefault="00354E62" w:rsidP="00BD4BE4">
            <w:pPr>
              <w:jc w:val="center"/>
              <w:rPr>
                <w:rFonts w:eastAsia="Times New Roman"/>
                <w:sz w:val="22"/>
                <w:lang w:eastAsia="ru-RU"/>
              </w:rPr>
            </w:pPr>
            <w:r w:rsidRPr="00A5746B">
              <w:rPr>
                <w:rFonts w:eastAsia="Times New Roman"/>
                <w:sz w:val="22"/>
                <w:lang w:eastAsia="ru-RU"/>
              </w:rPr>
              <w:t>1.1</w:t>
            </w:r>
          </w:p>
        </w:tc>
        <w:tc>
          <w:tcPr>
            <w:tcW w:w="1513" w:type="pct"/>
            <w:shd w:val="clear" w:color="000000" w:fill="FFFFFF"/>
            <w:vAlign w:val="center"/>
          </w:tcPr>
          <w:p w:rsidR="00354E62" w:rsidRPr="00A5746B" w:rsidRDefault="00354E62">
            <w:pPr>
              <w:jc w:val="center"/>
              <w:rPr>
                <w:sz w:val="22"/>
              </w:rPr>
            </w:pPr>
            <w:r w:rsidRPr="00A5746B">
              <w:rPr>
                <w:sz w:val="22"/>
              </w:rPr>
              <w:t>Зона действия ООО «Яр Энерго»</w:t>
            </w:r>
          </w:p>
        </w:tc>
        <w:tc>
          <w:tcPr>
            <w:tcW w:w="519" w:type="pct"/>
            <w:shd w:val="clear" w:color="000000" w:fill="FFFFFF"/>
            <w:vAlign w:val="center"/>
          </w:tcPr>
          <w:p w:rsidR="00354E62" w:rsidRPr="00A5746B" w:rsidRDefault="00354E62">
            <w:pPr>
              <w:rPr>
                <w:b/>
                <w:bCs/>
                <w:sz w:val="22"/>
              </w:rPr>
            </w:pPr>
          </w:p>
        </w:tc>
        <w:tc>
          <w:tcPr>
            <w:tcW w:w="479" w:type="pct"/>
            <w:shd w:val="clear" w:color="000000" w:fill="FFFFFF"/>
            <w:vAlign w:val="center"/>
          </w:tcPr>
          <w:p w:rsidR="00354E62" w:rsidRPr="00A5746B" w:rsidRDefault="00354E62">
            <w:pPr>
              <w:rPr>
                <w:b/>
                <w:bCs/>
                <w:sz w:val="22"/>
              </w:rPr>
            </w:pPr>
          </w:p>
        </w:tc>
        <w:tc>
          <w:tcPr>
            <w:tcW w:w="520" w:type="pct"/>
            <w:shd w:val="clear" w:color="000000" w:fill="FFFFFF"/>
            <w:vAlign w:val="center"/>
          </w:tcPr>
          <w:p w:rsidR="00354E62" w:rsidRPr="00A5746B" w:rsidRDefault="00354E62">
            <w:pPr>
              <w:rPr>
                <w:b/>
                <w:bCs/>
                <w:sz w:val="22"/>
              </w:rPr>
            </w:pPr>
          </w:p>
        </w:tc>
        <w:tc>
          <w:tcPr>
            <w:tcW w:w="439" w:type="pct"/>
            <w:shd w:val="clear" w:color="000000" w:fill="FFFFFF"/>
            <w:vAlign w:val="center"/>
          </w:tcPr>
          <w:p w:rsidR="00354E62" w:rsidRPr="00A5746B" w:rsidRDefault="00354E62">
            <w:pPr>
              <w:rPr>
                <w:b/>
                <w:bCs/>
                <w:sz w:val="22"/>
              </w:rPr>
            </w:pPr>
          </w:p>
        </w:tc>
        <w:tc>
          <w:tcPr>
            <w:tcW w:w="504" w:type="pct"/>
            <w:shd w:val="clear" w:color="000000" w:fill="FFFFFF"/>
            <w:vAlign w:val="center"/>
          </w:tcPr>
          <w:p w:rsidR="00354E62" w:rsidRPr="00A5746B" w:rsidRDefault="00354E62">
            <w:pPr>
              <w:rPr>
                <w:b/>
                <w:bCs/>
                <w:sz w:val="22"/>
              </w:rPr>
            </w:pPr>
          </w:p>
        </w:tc>
        <w:tc>
          <w:tcPr>
            <w:tcW w:w="343" w:type="pct"/>
            <w:shd w:val="clear" w:color="000000" w:fill="FFFFFF"/>
            <w:vAlign w:val="center"/>
          </w:tcPr>
          <w:p w:rsidR="00354E62" w:rsidRPr="00A5746B" w:rsidRDefault="00354E62">
            <w:pPr>
              <w:rPr>
                <w:b/>
                <w:bCs/>
                <w:sz w:val="22"/>
              </w:rPr>
            </w:pPr>
          </w:p>
        </w:tc>
        <w:tc>
          <w:tcPr>
            <w:tcW w:w="458" w:type="pct"/>
            <w:shd w:val="clear" w:color="000000" w:fill="FFFFFF"/>
            <w:vAlign w:val="center"/>
          </w:tcPr>
          <w:p w:rsidR="00354E62" w:rsidRPr="00A5746B" w:rsidRDefault="00354E62">
            <w:pPr>
              <w:rPr>
                <w:b/>
                <w:bCs/>
                <w:sz w:val="22"/>
              </w:rPr>
            </w:pPr>
          </w:p>
        </w:tc>
      </w:tr>
      <w:tr w:rsidR="00354E62" w:rsidRPr="00A5746B" w:rsidTr="00DC1E63">
        <w:trPr>
          <w:cantSplit/>
        </w:trPr>
        <w:tc>
          <w:tcPr>
            <w:tcW w:w="225" w:type="pct"/>
            <w:shd w:val="clear" w:color="000000" w:fill="FFFFFF"/>
            <w:vAlign w:val="center"/>
          </w:tcPr>
          <w:p w:rsidR="00354E62" w:rsidRPr="00A5746B" w:rsidRDefault="00354E62" w:rsidP="005A3BF5">
            <w:pPr>
              <w:jc w:val="center"/>
              <w:rPr>
                <w:rFonts w:eastAsia="Times New Roman"/>
                <w:sz w:val="22"/>
                <w:lang w:eastAsia="ru-RU"/>
              </w:rPr>
            </w:pPr>
            <w:r w:rsidRPr="00A5746B">
              <w:rPr>
                <w:rFonts w:eastAsia="Times New Roman"/>
                <w:sz w:val="22"/>
                <w:lang w:eastAsia="ru-RU"/>
              </w:rPr>
              <w:t>1.1.1</w:t>
            </w:r>
          </w:p>
        </w:tc>
        <w:tc>
          <w:tcPr>
            <w:tcW w:w="1513" w:type="pct"/>
            <w:shd w:val="clear" w:color="000000" w:fill="FFFFFF"/>
            <w:vAlign w:val="center"/>
          </w:tcPr>
          <w:p w:rsidR="00354E62" w:rsidRPr="00A5746B" w:rsidRDefault="00354E62">
            <w:pPr>
              <w:rPr>
                <w:sz w:val="22"/>
              </w:rPr>
            </w:pPr>
            <w:r w:rsidRPr="00A5746B">
              <w:rPr>
                <w:sz w:val="22"/>
              </w:rPr>
              <w:t>Модернизация котельных (Реконструкция изношенного оборудования)</w:t>
            </w:r>
          </w:p>
        </w:tc>
        <w:tc>
          <w:tcPr>
            <w:tcW w:w="519" w:type="pct"/>
            <w:shd w:val="clear" w:color="000000" w:fill="FFFFFF"/>
            <w:vAlign w:val="center"/>
          </w:tcPr>
          <w:p w:rsidR="00354E62" w:rsidRPr="00A5746B" w:rsidRDefault="00354E62">
            <w:pPr>
              <w:jc w:val="center"/>
              <w:rPr>
                <w:sz w:val="22"/>
              </w:rPr>
            </w:pPr>
            <w:r w:rsidRPr="00A5746B">
              <w:rPr>
                <w:sz w:val="22"/>
              </w:rPr>
              <w:t>21000,0</w:t>
            </w:r>
          </w:p>
        </w:tc>
        <w:tc>
          <w:tcPr>
            <w:tcW w:w="479" w:type="pct"/>
            <w:shd w:val="clear" w:color="000000" w:fill="FFFFFF"/>
            <w:vAlign w:val="center"/>
          </w:tcPr>
          <w:p w:rsidR="00354E62" w:rsidRPr="00A5746B" w:rsidRDefault="00354E62">
            <w:pPr>
              <w:jc w:val="center"/>
              <w:rPr>
                <w:sz w:val="22"/>
              </w:rPr>
            </w:pPr>
            <w:r w:rsidRPr="00A5746B">
              <w:rPr>
                <w:sz w:val="22"/>
              </w:rPr>
              <w:t>2100,0</w:t>
            </w:r>
          </w:p>
        </w:tc>
        <w:tc>
          <w:tcPr>
            <w:tcW w:w="520" w:type="pct"/>
            <w:shd w:val="clear" w:color="000000" w:fill="FFFFFF"/>
            <w:vAlign w:val="center"/>
          </w:tcPr>
          <w:p w:rsidR="00354E62" w:rsidRPr="00A5746B" w:rsidRDefault="00354E62">
            <w:pPr>
              <w:jc w:val="center"/>
              <w:rPr>
                <w:sz w:val="22"/>
              </w:rPr>
            </w:pPr>
            <w:r w:rsidRPr="00A5746B">
              <w:rPr>
                <w:sz w:val="22"/>
              </w:rPr>
              <w:t>2100,0</w:t>
            </w:r>
          </w:p>
        </w:tc>
        <w:tc>
          <w:tcPr>
            <w:tcW w:w="439" w:type="pct"/>
            <w:shd w:val="clear" w:color="000000" w:fill="FFFFFF"/>
            <w:vAlign w:val="center"/>
          </w:tcPr>
          <w:p w:rsidR="00354E62" w:rsidRPr="00A5746B" w:rsidRDefault="00354E62">
            <w:pPr>
              <w:jc w:val="center"/>
              <w:rPr>
                <w:sz w:val="22"/>
              </w:rPr>
            </w:pPr>
            <w:r w:rsidRPr="00A5746B">
              <w:rPr>
                <w:sz w:val="22"/>
              </w:rPr>
              <w:t>2100,0</w:t>
            </w:r>
          </w:p>
        </w:tc>
        <w:tc>
          <w:tcPr>
            <w:tcW w:w="504" w:type="pct"/>
            <w:shd w:val="clear" w:color="000000" w:fill="FFFFFF"/>
            <w:vAlign w:val="center"/>
          </w:tcPr>
          <w:p w:rsidR="00354E62" w:rsidRPr="00A5746B" w:rsidRDefault="00354E62">
            <w:pPr>
              <w:jc w:val="center"/>
              <w:rPr>
                <w:sz w:val="22"/>
              </w:rPr>
            </w:pPr>
            <w:r w:rsidRPr="00A5746B">
              <w:rPr>
                <w:sz w:val="22"/>
              </w:rPr>
              <w:t>2100,0</w:t>
            </w:r>
          </w:p>
        </w:tc>
        <w:tc>
          <w:tcPr>
            <w:tcW w:w="343" w:type="pct"/>
            <w:shd w:val="clear" w:color="000000" w:fill="FFFFFF"/>
            <w:vAlign w:val="center"/>
          </w:tcPr>
          <w:p w:rsidR="00354E62" w:rsidRPr="00A5746B" w:rsidRDefault="00354E62">
            <w:pPr>
              <w:jc w:val="center"/>
              <w:rPr>
                <w:sz w:val="22"/>
              </w:rPr>
            </w:pPr>
            <w:r w:rsidRPr="00A5746B">
              <w:rPr>
                <w:sz w:val="22"/>
              </w:rPr>
              <w:t>2100,0</w:t>
            </w:r>
          </w:p>
        </w:tc>
        <w:tc>
          <w:tcPr>
            <w:tcW w:w="458" w:type="pct"/>
            <w:shd w:val="clear" w:color="000000" w:fill="FFFFFF"/>
            <w:vAlign w:val="center"/>
          </w:tcPr>
          <w:p w:rsidR="00354E62" w:rsidRPr="00A5746B" w:rsidRDefault="00354E62">
            <w:pPr>
              <w:jc w:val="right"/>
              <w:rPr>
                <w:sz w:val="22"/>
              </w:rPr>
            </w:pPr>
            <w:r w:rsidRPr="00A5746B">
              <w:rPr>
                <w:sz w:val="22"/>
              </w:rPr>
              <w:t>10500,0</w:t>
            </w:r>
          </w:p>
        </w:tc>
      </w:tr>
      <w:tr w:rsidR="00354E62" w:rsidRPr="00A5746B" w:rsidTr="00DC1E63">
        <w:trPr>
          <w:cantSplit/>
        </w:trPr>
        <w:tc>
          <w:tcPr>
            <w:tcW w:w="225" w:type="pct"/>
            <w:shd w:val="clear" w:color="000000" w:fill="FFFFFF"/>
            <w:vAlign w:val="center"/>
          </w:tcPr>
          <w:p w:rsidR="00354E62" w:rsidRPr="00A5746B" w:rsidRDefault="00354E62" w:rsidP="00BD4BE4">
            <w:pPr>
              <w:jc w:val="center"/>
              <w:rPr>
                <w:rFonts w:eastAsia="Times New Roman"/>
                <w:sz w:val="22"/>
                <w:lang w:eastAsia="ru-RU"/>
              </w:rPr>
            </w:pPr>
            <w:r w:rsidRPr="00A5746B">
              <w:rPr>
                <w:rFonts w:eastAsia="Times New Roman"/>
                <w:sz w:val="22"/>
                <w:lang w:eastAsia="ru-RU"/>
              </w:rPr>
              <w:t>1.2</w:t>
            </w:r>
          </w:p>
        </w:tc>
        <w:tc>
          <w:tcPr>
            <w:tcW w:w="1513" w:type="pct"/>
            <w:shd w:val="clear" w:color="000000" w:fill="FFFFFF"/>
            <w:vAlign w:val="center"/>
          </w:tcPr>
          <w:p w:rsidR="00354E62" w:rsidRPr="00A5746B" w:rsidRDefault="00354E62">
            <w:pPr>
              <w:rPr>
                <w:sz w:val="22"/>
              </w:rPr>
            </w:pPr>
            <w:r w:rsidRPr="00A5746B">
              <w:rPr>
                <w:sz w:val="22"/>
              </w:rPr>
              <w:t>Зона действия ООО «Удмуртская Тепл</w:t>
            </w:r>
            <w:r w:rsidRPr="00A5746B">
              <w:rPr>
                <w:sz w:val="22"/>
              </w:rPr>
              <w:t>о</w:t>
            </w:r>
            <w:r w:rsidRPr="00A5746B">
              <w:rPr>
                <w:sz w:val="22"/>
              </w:rPr>
              <w:t>снабжающая Компания»</w:t>
            </w:r>
          </w:p>
        </w:tc>
        <w:tc>
          <w:tcPr>
            <w:tcW w:w="519" w:type="pct"/>
            <w:shd w:val="clear" w:color="000000" w:fill="FFFFFF"/>
            <w:vAlign w:val="center"/>
          </w:tcPr>
          <w:p w:rsidR="00354E62" w:rsidRPr="00A5746B" w:rsidRDefault="00354E62">
            <w:pPr>
              <w:jc w:val="center"/>
              <w:rPr>
                <w:sz w:val="22"/>
              </w:rPr>
            </w:pPr>
            <w:r w:rsidRPr="00A5746B">
              <w:rPr>
                <w:sz w:val="22"/>
              </w:rPr>
              <w:t> </w:t>
            </w:r>
          </w:p>
        </w:tc>
        <w:tc>
          <w:tcPr>
            <w:tcW w:w="479" w:type="pct"/>
            <w:shd w:val="clear" w:color="000000" w:fill="FFFFFF"/>
            <w:vAlign w:val="center"/>
          </w:tcPr>
          <w:p w:rsidR="00354E62" w:rsidRPr="00A5746B" w:rsidRDefault="00354E62">
            <w:pPr>
              <w:jc w:val="center"/>
              <w:rPr>
                <w:sz w:val="22"/>
              </w:rPr>
            </w:pPr>
            <w:r w:rsidRPr="00A5746B">
              <w:rPr>
                <w:sz w:val="22"/>
              </w:rPr>
              <w:t> </w:t>
            </w:r>
          </w:p>
        </w:tc>
        <w:tc>
          <w:tcPr>
            <w:tcW w:w="520" w:type="pct"/>
            <w:shd w:val="clear" w:color="000000" w:fill="FFFFFF"/>
            <w:vAlign w:val="center"/>
          </w:tcPr>
          <w:p w:rsidR="00354E62" w:rsidRPr="00A5746B" w:rsidRDefault="00354E62">
            <w:pPr>
              <w:jc w:val="center"/>
              <w:rPr>
                <w:sz w:val="22"/>
              </w:rPr>
            </w:pPr>
            <w:r w:rsidRPr="00A5746B">
              <w:rPr>
                <w:sz w:val="22"/>
              </w:rPr>
              <w:t> </w:t>
            </w:r>
          </w:p>
        </w:tc>
        <w:tc>
          <w:tcPr>
            <w:tcW w:w="439" w:type="pct"/>
            <w:shd w:val="clear" w:color="000000" w:fill="FFFFFF"/>
            <w:vAlign w:val="center"/>
          </w:tcPr>
          <w:p w:rsidR="00354E62" w:rsidRPr="00A5746B" w:rsidRDefault="00354E62">
            <w:pPr>
              <w:jc w:val="center"/>
              <w:rPr>
                <w:sz w:val="22"/>
              </w:rPr>
            </w:pPr>
            <w:r w:rsidRPr="00A5746B">
              <w:rPr>
                <w:sz w:val="22"/>
              </w:rPr>
              <w:t> </w:t>
            </w:r>
          </w:p>
        </w:tc>
        <w:tc>
          <w:tcPr>
            <w:tcW w:w="504" w:type="pct"/>
            <w:shd w:val="clear" w:color="000000" w:fill="FFFFFF"/>
            <w:vAlign w:val="center"/>
          </w:tcPr>
          <w:p w:rsidR="00354E62" w:rsidRPr="00A5746B" w:rsidRDefault="00354E62">
            <w:pPr>
              <w:jc w:val="center"/>
              <w:rPr>
                <w:sz w:val="22"/>
              </w:rPr>
            </w:pPr>
            <w:r w:rsidRPr="00A5746B">
              <w:rPr>
                <w:sz w:val="22"/>
              </w:rPr>
              <w:t> </w:t>
            </w:r>
          </w:p>
        </w:tc>
        <w:tc>
          <w:tcPr>
            <w:tcW w:w="343" w:type="pct"/>
            <w:shd w:val="clear" w:color="000000" w:fill="FFFFFF"/>
            <w:vAlign w:val="center"/>
          </w:tcPr>
          <w:p w:rsidR="00354E62" w:rsidRPr="00A5746B" w:rsidRDefault="00354E62">
            <w:pPr>
              <w:jc w:val="center"/>
              <w:rPr>
                <w:sz w:val="22"/>
              </w:rPr>
            </w:pPr>
            <w:r w:rsidRPr="00A5746B">
              <w:rPr>
                <w:sz w:val="22"/>
              </w:rPr>
              <w:t> </w:t>
            </w:r>
          </w:p>
        </w:tc>
        <w:tc>
          <w:tcPr>
            <w:tcW w:w="458" w:type="pct"/>
            <w:shd w:val="clear" w:color="000000" w:fill="FFFFFF"/>
            <w:vAlign w:val="center"/>
          </w:tcPr>
          <w:p w:rsidR="00354E62" w:rsidRPr="00A5746B" w:rsidRDefault="00354E62">
            <w:pPr>
              <w:rPr>
                <w:sz w:val="22"/>
              </w:rPr>
            </w:pPr>
            <w:r w:rsidRPr="00A5746B">
              <w:rPr>
                <w:sz w:val="22"/>
              </w:rPr>
              <w:t> </w:t>
            </w:r>
          </w:p>
        </w:tc>
      </w:tr>
      <w:tr w:rsidR="00354E62" w:rsidRPr="00A5746B" w:rsidTr="00DC1E63">
        <w:trPr>
          <w:cantSplit/>
        </w:trPr>
        <w:tc>
          <w:tcPr>
            <w:tcW w:w="225" w:type="pct"/>
            <w:shd w:val="clear" w:color="000000" w:fill="FFFFFF"/>
            <w:vAlign w:val="center"/>
          </w:tcPr>
          <w:p w:rsidR="00354E62" w:rsidRPr="00A5746B" w:rsidRDefault="00354E62" w:rsidP="00BD4BE4">
            <w:pPr>
              <w:jc w:val="center"/>
              <w:rPr>
                <w:rFonts w:eastAsia="Times New Roman"/>
                <w:sz w:val="22"/>
                <w:lang w:eastAsia="ru-RU"/>
              </w:rPr>
            </w:pPr>
            <w:r w:rsidRPr="00A5746B">
              <w:rPr>
                <w:rFonts w:eastAsia="Times New Roman"/>
                <w:sz w:val="22"/>
                <w:lang w:eastAsia="ru-RU"/>
              </w:rPr>
              <w:t>1.2.1</w:t>
            </w:r>
          </w:p>
        </w:tc>
        <w:tc>
          <w:tcPr>
            <w:tcW w:w="1513" w:type="pct"/>
            <w:shd w:val="clear" w:color="000000" w:fill="FFFFFF"/>
            <w:vAlign w:val="center"/>
          </w:tcPr>
          <w:p w:rsidR="00354E62" w:rsidRPr="00A5746B" w:rsidRDefault="00354E62">
            <w:pPr>
              <w:rPr>
                <w:sz w:val="22"/>
              </w:rPr>
            </w:pPr>
            <w:r w:rsidRPr="00A5746B">
              <w:rPr>
                <w:sz w:val="22"/>
              </w:rPr>
              <w:t>Модернизация котельных (Реконструкция изношенного оборудования)</w:t>
            </w:r>
          </w:p>
        </w:tc>
        <w:tc>
          <w:tcPr>
            <w:tcW w:w="519" w:type="pct"/>
            <w:shd w:val="clear" w:color="000000" w:fill="FFFFFF"/>
            <w:vAlign w:val="center"/>
          </w:tcPr>
          <w:p w:rsidR="00354E62" w:rsidRPr="00A5746B" w:rsidRDefault="00354E62">
            <w:pPr>
              <w:jc w:val="center"/>
              <w:rPr>
                <w:sz w:val="22"/>
              </w:rPr>
            </w:pPr>
            <w:r w:rsidRPr="00A5746B">
              <w:rPr>
                <w:sz w:val="22"/>
              </w:rPr>
              <w:t>2500,0</w:t>
            </w:r>
          </w:p>
        </w:tc>
        <w:tc>
          <w:tcPr>
            <w:tcW w:w="479" w:type="pct"/>
            <w:shd w:val="clear" w:color="000000" w:fill="FFFFFF"/>
            <w:vAlign w:val="center"/>
          </w:tcPr>
          <w:p w:rsidR="00354E62" w:rsidRPr="00A5746B" w:rsidRDefault="00354E62">
            <w:pPr>
              <w:jc w:val="center"/>
              <w:rPr>
                <w:sz w:val="22"/>
              </w:rPr>
            </w:pPr>
            <w:r w:rsidRPr="00A5746B">
              <w:rPr>
                <w:sz w:val="22"/>
              </w:rPr>
              <w:t>250,0</w:t>
            </w:r>
          </w:p>
        </w:tc>
        <w:tc>
          <w:tcPr>
            <w:tcW w:w="520" w:type="pct"/>
            <w:shd w:val="clear" w:color="000000" w:fill="FFFFFF"/>
            <w:vAlign w:val="center"/>
          </w:tcPr>
          <w:p w:rsidR="00354E62" w:rsidRPr="00A5746B" w:rsidRDefault="00354E62">
            <w:pPr>
              <w:jc w:val="center"/>
              <w:rPr>
                <w:sz w:val="22"/>
              </w:rPr>
            </w:pPr>
            <w:r w:rsidRPr="00A5746B">
              <w:rPr>
                <w:sz w:val="22"/>
              </w:rPr>
              <w:t>250,0</w:t>
            </w:r>
          </w:p>
        </w:tc>
        <w:tc>
          <w:tcPr>
            <w:tcW w:w="439" w:type="pct"/>
            <w:shd w:val="clear" w:color="000000" w:fill="FFFFFF"/>
            <w:vAlign w:val="center"/>
          </w:tcPr>
          <w:p w:rsidR="00354E62" w:rsidRPr="00A5746B" w:rsidRDefault="00354E62">
            <w:pPr>
              <w:jc w:val="center"/>
              <w:rPr>
                <w:sz w:val="22"/>
              </w:rPr>
            </w:pPr>
            <w:r w:rsidRPr="00A5746B">
              <w:rPr>
                <w:sz w:val="22"/>
              </w:rPr>
              <w:t>250,0</w:t>
            </w:r>
          </w:p>
        </w:tc>
        <w:tc>
          <w:tcPr>
            <w:tcW w:w="504" w:type="pct"/>
            <w:shd w:val="clear" w:color="000000" w:fill="FFFFFF"/>
            <w:vAlign w:val="center"/>
          </w:tcPr>
          <w:p w:rsidR="00354E62" w:rsidRPr="00A5746B" w:rsidRDefault="00354E62">
            <w:pPr>
              <w:jc w:val="center"/>
              <w:rPr>
                <w:sz w:val="22"/>
              </w:rPr>
            </w:pPr>
            <w:r w:rsidRPr="00A5746B">
              <w:rPr>
                <w:sz w:val="22"/>
              </w:rPr>
              <w:t>250,0</w:t>
            </w:r>
          </w:p>
        </w:tc>
        <w:tc>
          <w:tcPr>
            <w:tcW w:w="343" w:type="pct"/>
            <w:shd w:val="clear" w:color="000000" w:fill="FFFFFF"/>
            <w:vAlign w:val="center"/>
          </w:tcPr>
          <w:p w:rsidR="00354E62" w:rsidRPr="00A5746B" w:rsidRDefault="00354E62">
            <w:pPr>
              <w:jc w:val="center"/>
              <w:rPr>
                <w:sz w:val="22"/>
              </w:rPr>
            </w:pPr>
            <w:r w:rsidRPr="00A5746B">
              <w:rPr>
                <w:sz w:val="22"/>
              </w:rPr>
              <w:t>250,0</w:t>
            </w:r>
          </w:p>
        </w:tc>
        <w:tc>
          <w:tcPr>
            <w:tcW w:w="458" w:type="pct"/>
            <w:shd w:val="clear" w:color="000000" w:fill="FFFFFF"/>
            <w:vAlign w:val="center"/>
          </w:tcPr>
          <w:p w:rsidR="00354E62" w:rsidRPr="00A5746B" w:rsidRDefault="00354E62">
            <w:pPr>
              <w:jc w:val="right"/>
              <w:rPr>
                <w:sz w:val="22"/>
              </w:rPr>
            </w:pPr>
            <w:r w:rsidRPr="00A5746B">
              <w:rPr>
                <w:sz w:val="22"/>
              </w:rPr>
              <w:t>1250,0</w:t>
            </w:r>
          </w:p>
        </w:tc>
      </w:tr>
      <w:tr w:rsidR="00354E62" w:rsidRPr="00A5746B" w:rsidTr="00DC1E63">
        <w:trPr>
          <w:cantSplit/>
        </w:trPr>
        <w:tc>
          <w:tcPr>
            <w:tcW w:w="225" w:type="pct"/>
            <w:shd w:val="clear" w:color="000000" w:fill="FFFFFF"/>
            <w:vAlign w:val="center"/>
          </w:tcPr>
          <w:p w:rsidR="00354E62" w:rsidRPr="00A5746B" w:rsidRDefault="00354E62" w:rsidP="00BD4BE4">
            <w:pPr>
              <w:jc w:val="center"/>
              <w:rPr>
                <w:rFonts w:eastAsia="Times New Roman"/>
                <w:sz w:val="22"/>
                <w:lang w:eastAsia="ru-RU"/>
              </w:rPr>
            </w:pPr>
            <w:r w:rsidRPr="00A5746B">
              <w:rPr>
                <w:rFonts w:eastAsia="Times New Roman"/>
                <w:b/>
                <w:sz w:val="22"/>
                <w:lang w:eastAsia="ru-RU"/>
              </w:rPr>
              <w:t>2.</w:t>
            </w:r>
          </w:p>
        </w:tc>
        <w:tc>
          <w:tcPr>
            <w:tcW w:w="4775" w:type="pct"/>
            <w:gridSpan w:val="8"/>
            <w:shd w:val="clear" w:color="000000" w:fill="FFFFFF"/>
            <w:vAlign w:val="center"/>
          </w:tcPr>
          <w:p w:rsidR="00354E62" w:rsidRPr="00A5746B" w:rsidRDefault="00354E62" w:rsidP="00D709D2">
            <w:pPr>
              <w:jc w:val="left"/>
              <w:rPr>
                <w:sz w:val="22"/>
              </w:rPr>
            </w:pPr>
            <w:r w:rsidRPr="00A5746B">
              <w:rPr>
                <w:rFonts w:eastAsia="Times New Roman"/>
                <w:b/>
                <w:sz w:val="22"/>
                <w:lang w:eastAsia="ru-RU"/>
              </w:rPr>
              <w:t>Реконструкция и (или) модернизация сетей теплоснабжения</w:t>
            </w:r>
          </w:p>
        </w:tc>
      </w:tr>
      <w:tr w:rsidR="00354E62" w:rsidRPr="00A5746B" w:rsidTr="00DC1E63">
        <w:trPr>
          <w:cantSplit/>
        </w:trPr>
        <w:tc>
          <w:tcPr>
            <w:tcW w:w="225" w:type="pct"/>
            <w:shd w:val="clear" w:color="000000" w:fill="FFFFFF"/>
            <w:vAlign w:val="center"/>
          </w:tcPr>
          <w:p w:rsidR="00354E62" w:rsidRPr="00A5746B" w:rsidRDefault="00354E62" w:rsidP="00FB0F5A">
            <w:pPr>
              <w:jc w:val="center"/>
              <w:rPr>
                <w:rFonts w:eastAsia="Times New Roman"/>
                <w:sz w:val="22"/>
                <w:lang w:eastAsia="ru-RU"/>
              </w:rPr>
            </w:pPr>
            <w:r w:rsidRPr="00A5746B">
              <w:rPr>
                <w:rFonts w:eastAsia="Times New Roman"/>
                <w:sz w:val="22"/>
                <w:lang w:eastAsia="ru-RU"/>
              </w:rPr>
              <w:t>2.1</w:t>
            </w:r>
          </w:p>
        </w:tc>
        <w:tc>
          <w:tcPr>
            <w:tcW w:w="1513" w:type="pct"/>
            <w:shd w:val="clear" w:color="000000" w:fill="FFFFFF"/>
            <w:vAlign w:val="center"/>
          </w:tcPr>
          <w:p w:rsidR="00354E62" w:rsidRPr="00A5746B" w:rsidRDefault="00354E62">
            <w:pPr>
              <w:jc w:val="center"/>
              <w:rPr>
                <w:sz w:val="22"/>
              </w:rPr>
            </w:pPr>
            <w:r w:rsidRPr="00A5746B">
              <w:rPr>
                <w:sz w:val="22"/>
              </w:rPr>
              <w:t>Зона действия ООО «Яр Энерго»</w:t>
            </w:r>
          </w:p>
        </w:tc>
        <w:tc>
          <w:tcPr>
            <w:tcW w:w="519" w:type="pct"/>
            <w:shd w:val="clear" w:color="000000" w:fill="FFFFFF"/>
            <w:vAlign w:val="center"/>
          </w:tcPr>
          <w:p w:rsidR="00354E62" w:rsidRPr="00A5746B" w:rsidRDefault="00354E62">
            <w:pPr>
              <w:rPr>
                <w:b/>
                <w:bCs/>
                <w:sz w:val="22"/>
              </w:rPr>
            </w:pPr>
            <w:r w:rsidRPr="00A5746B">
              <w:rPr>
                <w:b/>
                <w:bCs/>
                <w:sz w:val="22"/>
              </w:rPr>
              <w:t> </w:t>
            </w:r>
          </w:p>
        </w:tc>
        <w:tc>
          <w:tcPr>
            <w:tcW w:w="479" w:type="pct"/>
            <w:shd w:val="clear" w:color="000000" w:fill="FFFFFF"/>
            <w:vAlign w:val="center"/>
          </w:tcPr>
          <w:p w:rsidR="00354E62" w:rsidRPr="00A5746B" w:rsidRDefault="00354E62">
            <w:pPr>
              <w:rPr>
                <w:b/>
                <w:bCs/>
                <w:sz w:val="22"/>
              </w:rPr>
            </w:pPr>
            <w:r w:rsidRPr="00A5746B">
              <w:rPr>
                <w:b/>
                <w:bCs/>
                <w:sz w:val="22"/>
              </w:rPr>
              <w:t> </w:t>
            </w:r>
          </w:p>
        </w:tc>
        <w:tc>
          <w:tcPr>
            <w:tcW w:w="520" w:type="pct"/>
            <w:shd w:val="clear" w:color="000000" w:fill="FFFFFF"/>
            <w:vAlign w:val="center"/>
          </w:tcPr>
          <w:p w:rsidR="00354E62" w:rsidRPr="00A5746B" w:rsidRDefault="00354E62">
            <w:pPr>
              <w:rPr>
                <w:b/>
                <w:bCs/>
                <w:sz w:val="22"/>
              </w:rPr>
            </w:pPr>
            <w:r w:rsidRPr="00A5746B">
              <w:rPr>
                <w:b/>
                <w:bCs/>
                <w:sz w:val="22"/>
              </w:rPr>
              <w:t> </w:t>
            </w:r>
          </w:p>
        </w:tc>
        <w:tc>
          <w:tcPr>
            <w:tcW w:w="439" w:type="pct"/>
            <w:shd w:val="clear" w:color="000000" w:fill="FFFFFF"/>
            <w:vAlign w:val="center"/>
          </w:tcPr>
          <w:p w:rsidR="00354E62" w:rsidRPr="00A5746B" w:rsidRDefault="00354E62">
            <w:pPr>
              <w:rPr>
                <w:b/>
                <w:bCs/>
                <w:sz w:val="22"/>
              </w:rPr>
            </w:pPr>
            <w:r w:rsidRPr="00A5746B">
              <w:rPr>
                <w:b/>
                <w:bCs/>
                <w:sz w:val="22"/>
              </w:rPr>
              <w:t> </w:t>
            </w:r>
          </w:p>
        </w:tc>
        <w:tc>
          <w:tcPr>
            <w:tcW w:w="504" w:type="pct"/>
            <w:shd w:val="clear" w:color="000000" w:fill="FFFFFF"/>
            <w:vAlign w:val="center"/>
          </w:tcPr>
          <w:p w:rsidR="00354E62" w:rsidRPr="00A5746B" w:rsidRDefault="00354E62">
            <w:pPr>
              <w:rPr>
                <w:b/>
                <w:bCs/>
                <w:sz w:val="22"/>
              </w:rPr>
            </w:pPr>
            <w:r w:rsidRPr="00A5746B">
              <w:rPr>
                <w:b/>
                <w:bCs/>
                <w:sz w:val="22"/>
              </w:rPr>
              <w:t> </w:t>
            </w:r>
          </w:p>
        </w:tc>
        <w:tc>
          <w:tcPr>
            <w:tcW w:w="343" w:type="pct"/>
            <w:shd w:val="clear" w:color="000000" w:fill="FFFFFF"/>
            <w:vAlign w:val="center"/>
          </w:tcPr>
          <w:p w:rsidR="00354E62" w:rsidRPr="00A5746B" w:rsidRDefault="00354E62">
            <w:pPr>
              <w:rPr>
                <w:b/>
                <w:bCs/>
                <w:sz w:val="22"/>
              </w:rPr>
            </w:pPr>
            <w:r w:rsidRPr="00A5746B">
              <w:rPr>
                <w:b/>
                <w:bCs/>
                <w:sz w:val="22"/>
              </w:rPr>
              <w:t> </w:t>
            </w:r>
          </w:p>
        </w:tc>
        <w:tc>
          <w:tcPr>
            <w:tcW w:w="458" w:type="pct"/>
            <w:shd w:val="clear" w:color="000000" w:fill="FFFFFF"/>
            <w:vAlign w:val="center"/>
          </w:tcPr>
          <w:p w:rsidR="00354E62" w:rsidRPr="00A5746B" w:rsidRDefault="00354E62">
            <w:pPr>
              <w:rPr>
                <w:b/>
                <w:bCs/>
                <w:sz w:val="22"/>
              </w:rPr>
            </w:pPr>
            <w:r w:rsidRPr="00A5746B">
              <w:rPr>
                <w:b/>
                <w:bCs/>
                <w:sz w:val="22"/>
              </w:rPr>
              <w:t> </w:t>
            </w:r>
          </w:p>
        </w:tc>
      </w:tr>
      <w:tr w:rsidR="00354E62" w:rsidRPr="00A5746B" w:rsidTr="00DC1E63">
        <w:trPr>
          <w:cantSplit/>
        </w:trPr>
        <w:tc>
          <w:tcPr>
            <w:tcW w:w="225" w:type="pct"/>
            <w:shd w:val="clear" w:color="000000" w:fill="FFFFFF"/>
            <w:vAlign w:val="center"/>
          </w:tcPr>
          <w:p w:rsidR="00354E62" w:rsidRPr="00A5746B" w:rsidRDefault="00354E62" w:rsidP="00FB0F5A">
            <w:pPr>
              <w:jc w:val="center"/>
              <w:rPr>
                <w:rFonts w:eastAsia="Times New Roman"/>
                <w:sz w:val="22"/>
                <w:lang w:eastAsia="ru-RU"/>
              </w:rPr>
            </w:pPr>
            <w:r w:rsidRPr="00A5746B">
              <w:rPr>
                <w:rFonts w:eastAsia="Times New Roman"/>
                <w:sz w:val="22"/>
                <w:lang w:eastAsia="ru-RU"/>
              </w:rPr>
              <w:t>2.2</w:t>
            </w:r>
          </w:p>
        </w:tc>
        <w:tc>
          <w:tcPr>
            <w:tcW w:w="1513" w:type="pct"/>
            <w:shd w:val="clear" w:color="000000" w:fill="FFFFFF"/>
            <w:vAlign w:val="center"/>
          </w:tcPr>
          <w:p w:rsidR="00354E62" w:rsidRPr="00A5746B" w:rsidRDefault="00354E62">
            <w:pPr>
              <w:rPr>
                <w:sz w:val="22"/>
              </w:rPr>
            </w:pPr>
            <w:r w:rsidRPr="00A5746B">
              <w:rPr>
                <w:sz w:val="22"/>
              </w:rPr>
              <w:t>Поэтапная замена изношенных сетей тепл</w:t>
            </w:r>
            <w:r w:rsidRPr="00A5746B">
              <w:rPr>
                <w:sz w:val="22"/>
              </w:rPr>
              <w:t>о</w:t>
            </w:r>
            <w:r w:rsidRPr="00A5746B">
              <w:rPr>
                <w:sz w:val="22"/>
              </w:rPr>
              <w:t>снабжения, ремонт и замена запорной арм</w:t>
            </w:r>
            <w:r w:rsidRPr="00A5746B">
              <w:rPr>
                <w:sz w:val="22"/>
              </w:rPr>
              <w:t>а</w:t>
            </w:r>
            <w:r w:rsidRPr="00A5746B">
              <w:rPr>
                <w:sz w:val="22"/>
              </w:rPr>
              <w:t>туры</w:t>
            </w:r>
          </w:p>
        </w:tc>
        <w:tc>
          <w:tcPr>
            <w:tcW w:w="519" w:type="pct"/>
            <w:shd w:val="clear" w:color="000000" w:fill="FFFFFF"/>
            <w:vAlign w:val="center"/>
          </w:tcPr>
          <w:p w:rsidR="00354E62" w:rsidRPr="00A5746B" w:rsidRDefault="00354E62">
            <w:pPr>
              <w:jc w:val="center"/>
              <w:rPr>
                <w:sz w:val="22"/>
              </w:rPr>
            </w:pPr>
            <w:r w:rsidRPr="00A5746B">
              <w:rPr>
                <w:sz w:val="22"/>
              </w:rPr>
              <w:t>16500,0</w:t>
            </w:r>
          </w:p>
        </w:tc>
        <w:tc>
          <w:tcPr>
            <w:tcW w:w="479" w:type="pct"/>
            <w:shd w:val="clear" w:color="000000" w:fill="FFFFFF"/>
            <w:vAlign w:val="center"/>
          </w:tcPr>
          <w:p w:rsidR="00354E62" w:rsidRPr="00A5746B" w:rsidRDefault="00354E62">
            <w:pPr>
              <w:jc w:val="center"/>
              <w:rPr>
                <w:sz w:val="22"/>
              </w:rPr>
            </w:pPr>
            <w:r w:rsidRPr="00A5746B">
              <w:rPr>
                <w:sz w:val="22"/>
              </w:rPr>
              <w:t>1650,0</w:t>
            </w:r>
          </w:p>
        </w:tc>
        <w:tc>
          <w:tcPr>
            <w:tcW w:w="520" w:type="pct"/>
            <w:shd w:val="clear" w:color="000000" w:fill="FFFFFF"/>
            <w:vAlign w:val="center"/>
          </w:tcPr>
          <w:p w:rsidR="00354E62" w:rsidRPr="00A5746B" w:rsidRDefault="00354E62">
            <w:pPr>
              <w:jc w:val="center"/>
              <w:rPr>
                <w:sz w:val="22"/>
              </w:rPr>
            </w:pPr>
            <w:r w:rsidRPr="00A5746B">
              <w:rPr>
                <w:sz w:val="22"/>
              </w:rPr>
              <w:t>1650,0</w:t>
            </w:r>
          </w:p>
        </w:tc>
        <w:tc>
          <w:tcPr>
            <w:tcW w:w="439" w:type="pct"/>
            <w:shd w:val="clear" w:color="000000" w:fill="FFFFFF"/>
            <w:vAlign w:val="center"/>
          </w:tcPr>
          <w:p w:rsidR="00354E62" w:rsidRPr="00A5746B" w:rsidRDefault="00354E62">
            <w:pPr>
              <w:jc w:val="center"/>
              <w:rPr>
                <w:sz w:val="22"/>
              </w:rPr>
            </w:pPr>
            <w:r w:rsidRPr="00A5746B">
              <w:rPr>
                <w:sz w:val="22"/>
              </w:rPr>
              <w:t>1650,0</w:t>
            </w:r>
          </w:p>
        </w:tc>
        <w:tc>
          <w:tcPr>
            <w:tcW w:w="504" w:type="pct"/>
            <w:shd w:val="clear" w:color="000000" w:fill="FFFFFF"/>
            <w:vAlign w:val="center"/>
          </w:tcPr>
          <w:p w:rsidR="00354E62" w:rsidRPr="00A5746B" w:rsidRDefault="00354E62">
            <w:pPr>
              <w:jc w:val="center"/>
              <w:rPr>
                <w:sz w:val="22"/>
              </w:rPr>
            </w:pPr>
            <w:r w:rsidRPr="00A5746B">
              <w:rPr>
                <w:sz w:val="22"/>
              </w:rPr>
              <w:t>1650,0</w:t>
            </w:r>
          </w:p>
        </w:tc>
        <w:tc>
          <w:tcPr>
            <w:tcW w:w="343" w:type="pct"/>
            <w:shd w:val="clear" w:color="000000" w:fill="FFFFFF"/>
            <w:vAlign w:val="center"/>
          </w:tcPr>
          <w:p w:rsidR="00354E62" w:rsidRPr="00A5746B" w:rsidRDefault="00354E62">
            <w:pPr>
              <w:jc w:val="center"/>
              <w:rPr>
                <w:sz w:val="22"/>
              </w:rPr>
            </w:pPr>
            <w:r w:rsidRPr="00A5746B">
              <w:rPr>
                <w:sz w:val="22"/>
              </w:rPr>
              <w:t>1650,0</w:t>
            </w:r>
          </w:p>
        </w:tc>
        <w:tc>
          <w:tcPr>
            <w:tcW w:w="458" w:type="pct"/>
            <w:shd w:val="clear" w:color="000000" w:fill="FFFFFF"/>
            <w:vAlign w:val="center"/>
          </w:tcPr>
          <w:p w:rsidR="00354E62" w:rsidRPr="00A5746B" w:rsidRDefault="00354E62">
            <w:pPr>
              <w:jc w:val="right"/>
              <w:rPr>
                <w:sz w:val="22"/>
              </w:rPr>
            </w:pPr>
            <w:r w:rsidRPr="00A5746B">
              <w:rPr>
                <w:sz w:val="22"/>
              </w:rPr>
              <w:t>8250,0</w:t>
            </w:r>
          </w:p>
        </w:tc>
      </w:tr>
      <w:tr w:rsidR="00354E62" w:rsidRPr="00A5746B" w:rsidTr="00DC1E63">
        <w:trPr>
          <w:cantSplit/>
        </w:trPr>
        <w:tc>
          <w:tcPr>
            <w:tcW w:w="225" w:type="pct"/>
            <w:shd w:val="clear" w:color="000000" w:fill="FFFFFF"/>
            <w:vAlign w:val="center"/>
          </w:tcPr>
          <w:p w:rsidR="00354E62" w:rsidRPr="00A5746B" w:rsidRDefault="00354E62" w:rsidP="00FB0F5A">
            <w:pPr>
              <w:jc w:val="center"/>
              <w:rPr>
                <w:rFonts w:eastAsia="Times New Roman"/>
                <w:sz w:val="22"/>
                <w:lang w:eastAsia="ru-RU"/>
              </w:rPr>
            </w:pPr>
          </w:p>
        </w:tc>
        <w:tc>
          <w:tcPr>
            <w:tcW w:w="1513" w:type="pct"/>
            <w:shd w:val="clear" w:color="000000" w:fill="FFFFFF"/>
            <w:vAlign w:val="center"/>
          </w:tcPr>
          <w:p w:rsidR="00354E62" w:rsidRPr="00A5746B" w:rsidRDefault="00354E62">
            <w:pPr>
              <w:rPr>
                <w:sz w:val="22"/>
              </w:rPr>
            </w:pPr>
            <w:r w:rsidRPr="00A5746B">
              <w:rPr>
                <w:sz w:val="22"/>
              </w:rPr>
              <w:t>Зона действия ООО «Удмуртская Тепл</w:t>
            </w:r>
            <w:r w:rsidRPr="00A5746B">
              <w:rPr>
                <w:sz w:val="22"/>
              </w:rPr>
              <w:t>о</w:t>
            </w:r>
            <w:r w:rsidRPr="00A5746B">
              <w:rPr>
                <w:sz w:val="22"/>
              </w:rPr>
              <w:t>снабжающая Компания»</w:t>
            </w:r>
          </w:p>
        </w:tc>
        <w:tc>
          <w:tcPr>
            <w:tcW w:w="519" w:type="pct"/>
            <w:shd w:val="clear" w:color="000000" w:fill="FFFFFF"/>
            <w:vAlign w:val="center"/>
          </w:tcPr>
          <w:p w:rsidR="00354E62" w:rsidRPr="00A5746B" w:rsidRDefault="00354E62">
            <w:pPr>
              <w:jc w:val="center"/>
              <w:rPr>
                <w:sz w:val="22"/>
              </w:rPr>
            </w:pPr>
            <w:r w:rsidRPr="00A5746B">
              <w:rPr>
                <w:sz w:val="22"/>
              </w:rPr>
              <w:t> </w:t>
            </w:r>
          </w:p>
        </w:tc>
        <w:tc>
          <w:tcPr>
            <w:tcW w:w="479" w:type="pct"/>
            <w:shd w:val="clear" w:color="000000" w:fill="FFFFFF"/>
            <w:vAlign w:val="center"/>
          </w:tcPr>
          <w:p w:rsidR="00354E62" w:rsidRPr="00A5746B" w:rsidRDefault="00354E62">
            <w:pPr>
              <w:jc w:val="center"/>
              <w:rPr>
                <w:sz w:val="22"/>
              </w:rPr>
            </w:pPr>
            <w:r w:rsidRPr="00A5746B">
              <w:rPr>
                <w:sz w:val="22"/>
              </w:rPr>
              <w:t> </w:t>
            </w:r>
          </w:p>
        </w:tc>
        <w:tc>
          <w:tcPr>
            <w:tcW w:w="520" w:type="pct"/>
            <w:shd w:val="clear" w:color="000000" w:fill="FFFFFF"/>
            <w:vAlign w:val="center"/>
          </w:tcPr>
          <w:p w:rsidR="00354E62" w:rsidRPr="00A5746B" w:rsidRDefault="00354E62">
            <w:pPr>
              <w:jc w:val="center"/>
              <w:rPr>
                <w:sz w:val="22"/>
              </w:rPr>
            </w:pPr>
            <w:r w:rsidRPr="00A5746B">
              <w:rPr>
                <w:sz w:val="22"/>
              </w:rPr>
              <w:t> </w:t>
            </w:r>
          </w:p>
        </w:tc>
        <w:tc>
          <w:tcPr>
            <w:tcW w:w="439" w:type="pct"/>
            <w:shd w:val="clear" w:color="000000" w:fill="FFFFFF"/>
            <w:vAlign w:val="center"/>
          </w:tcPr>
          <w:p w:rsidR="00354E62" w:rsidRPr="00A5746B" w:rsidRDefault="00354E62">
            <w:pPr>
              <w:jc w:val="center"/>
              <w:rPr>
                <w:sz w:val="22"/>
              </w:rPr>
            </w:pPr>
            <w:r w:rsidRPr="00A5746B">
              <w:rPr>
                <w:sz w:val="22"/>
              </w:rPr>
              <w:t> </w:t>
            </w:r>
          </w:p>
        </w:tc>
        <w:tc>
          <w:tcPr>
            <w:tcW w:w="504" w:type="pct"/>
            <w:shd w:val="clear" w:color="000000" w:fill="FFFFFF"/>
            <w:vAlign w:val="center"/>
          </w:tcPr>
          <w:p w:rsidR="00354E62" w:rsidRPr="00A5746B" w:rsidRDefault="00354E62">
            <w:pPr>
              <w:jc w:val="center"/>
              <w:rPr>
                <w:sz w:val="22"/>
              </w:rPr>
            </w:pPr>
            <w:r w:rsidRPr="00A5746B">
              <w:rPr>
                <w:sz w:val="22"/>
              </w:rPr>
              <w:t> </w:t>
            </w:r>
          </w:p>
        </w:tc>
        <w:tc>
          <w:tcPr>
            <w:tcW w:w="343" w:type="pct"/>
            <w:shd w:val="clear" w:color="000000" w:fill="FFFFFF"/>
            <w:vAlign w:val="center"/>
          </w:tcPr>
          <w:p w:rsidR="00354E62" w:rsidRPr="00A5746B" w:rsidRDefault="00354E62">
            <w:pPr>
              <w:jc w:val="center"/>
              <w:rPr>
                <w:sz w:val="22"/>
              </w:rPr>
            </w:pPr>
            <w:r w:rsidRPr="00A5746B">
              <w:rPr>
                <w:sz w:val="22"/>
              </w:rPr>
              <w:t> </w:t>
            </w:r>
          </w:p>
        </w:tc>
        <w:tc>
          <w:tcPr>
            <w:tcW w:w="458" w:type="pct"/>
            <w:shd w:val="clear" w:color="000000" w:fill="FFFFFF"/>
            <w:vAlign w:val="center"/>
          </w:tcPr>
          <w:p w:rsidR="00354E62" w:rsidRPr="00A5746B" w:rsidRDefault="00354E62">
            <w:pPr>
              <w:rPr>
                <w:sz w:val="22"/>
              </w:rPr>
            </w:pPr>
            <w:r w:rsidRPr="00A5746B">
              <w:rPr>
                <w:sz w:val="22"/>
              </w:rPr>
              <w:t> </w:t>
            </w:r>
          </w:p>
        </w:tc>
      </w:tr>
      <w:tr w:rsidR="00354E62" w:rsidRPr="00A5746B" w:rsidTr="00DC1E63">
        <w:trPr>
          <w:cantSplit/>
        </w:trPr>
        <w:tc>
          <w:tcPr>
            <w:tcW w:w="225" w:type="pct"/>
            <w:shd w:val="clear" w:color="000000" w:fill="FFFFFF"/>
            <w:vAlign w:val="center"/>
          </w:tcPr>
          <w:p w:rsidR="00354E62" w:rsidRPr="00A5746B" w:rsidRDefault="00354E62" w:rsidP="00FB0F5A">
            <w:pPr>
              <w:jc w:val="center"/>
              <w:rPr>
                <w:rFonts w:eastAsia="Times New Roman"/>
                <w:sz w:val="22"/>
                <w:lang w:eastAsia="ru-RU"/>
              </w:rPr>
            </w:pPr>
          </w:p>
        </w:tc>
        <w:tc>
          <w:tcPr>
            <w:tcW w:w="1513" w:type="pct"/>
            <w:shd w:val="clear" w:color="000000" w:fill="FFFFFF"/>
            <w:vAlign w:val="center"/>
          </w:tcPr>
          <w:p w:rsidR="00354E62" w:rsidRPr="00A5746B" w:rsidRDefault="00354E62">
            <w:pPr>
              <w:rPr>
                <w:sz w:val="22"/>
              </w:rPr>
            </w:pPr>
            <w:r w:rsidRPr="00A5746B">
              <w:rPr>
                <w:sz w:val="22"/>
              </w:rPr>
              <w:t>Поэтапная замена изношенных сетей тепл</w:t>
            </w:r>
            <w:r w:rsidRPr="00A5746B">
              <w:rPr>
                <w:sz w:val="22"/>
              </w:rPr>
              <w:t>о</w:t>
            </w:r>
            <w:r w:rsidRPr="00A5746B">
              <w:rPr>
                <w:sz w:val="22"/>
              </w:rPr>
              <w:t>снабжения, ремонт и замена запорной арм</w:t>
            </w:r>
            <w:r w:rsidRPr="00A5746B">
              <w:rPr>
                <w:sz w:val="22"/>
              </w:rPr>
              <w:t>а</w:t>
            </w:r>
            <w:r w:rsidRPr="00A5746B">
              <w:rPr>
                <w:sz w:val="22"/>
              </w:rPr>
              <w:t>туры</w:t>
            </w:r>
          </w:p>
        </w:tc>
        <w:tc>
          <w:tcPr>
            <w:tcW w:w="519" w:type="pct"/>
            <w:shd w:val="clear" w:color="000000" w:fill="FFFFFF"/>
            <w:vAlign w:val="center"/>
          </w:tcPr>
          <w:p w:rsidR="00354E62" w:rsidRPr="00A5746B" w:rsidRDefault="00354E62">
            <w:pPr>
              <w:jc w:val="center"/>
              <w:rPr>
                <w:sz w:val="22"/>
              </w:rPr>
            </w:pPr>
            <w:r w:rsidRPr="00A5746B">
              <w:rPr>
                <w:sz w:val="22"/>
              </w:rPr>
              <w:t>6000,0</w:t>
            </w:r>
          </w:p>
        </w:tc>
        <w:tc>
          <w:tcPr>
            <w:tcW w:w="479" w:type="pct"/>
            <w:shd w:val="clear" w:color="000000" w:fill="FFFFFF"/>
            <w:vAlign w:val="center"/>
          </w:tcPr>
          <w:p w:rsidR="00354E62" w:rsidRPr="00A5746B" w:rsidRDefault="00354E62">
            <w:pPr>
              <w:jc w:val="center"/>
              <w:rPr>
                <w:sz w:val="22"/>
              </w:rPr>
            </w:pPr>
            <w:r w:rsidRPr="00A5746B">
              <w:rPr>
                <w:sz w:val="22"/>
              </w:rPr>
              <w:t>600,0</w:t>
            </w:r>
          </w:p>
        </w:tc>
        <w:tc>
          <w:tcPr>
            <w:tcW w:w="520" w:type="pct"/>
            <w:shd w:val="clear" w:color="000000" w:fill="FFFFFF"/>
            <w:vAlign w:val="center"/>
          </w:tcPr>
          <w:p w:rsidR="00354E62" w:rsidRPr="00A5746B" w:rsidRDefault="00354E62">
            <w:pPr>
              <w:jc w:val="center"/>
              <w:rPr>
                <w:sz w:val="22"/>
              </w:rPr>
            </w:pPr>
            <w:r w:rsidRPr="00A5746B">
              <w:rPr>
                <w:sz w:val="22"/>
              </w:rPr>
              <w:t>600,0</w:t>
            </w:r>
          </w:p>
        </w:tc>
        <w:tc>
          <w:tcPr>
            <w:tcW w:w="439" w:type="pct"/>
            <w:shd w:val="clear" w:color="000000" w:fill="FFFFFF"/>
            <w:vAlign w:val="center"/>
          </w:tcPr>
          <w:p w:rsidR="00354E62" w:rsidRPr="00A5746B" w:rsidRDefault="00354E62">
            <w:pPr>
              <w:jc w:val="center"/>
              <w:rPr>
                <w:sz w:val="22"/>
              </w:rPr>
            </w:pPr>
            <w:r w:rsidRPr="00A5746B">
              <w:rPr>
                <w:sz w:val="22"/>
              </w:rPr>
              <w:t>600,0</w:t>
            </w:r>
          </w:p>
        </w:tc>
        <w:tc>
          <w:tcPr>
            <w:tcW w:w="504" w:type="pct"/>
            <w:shd w:val="clear" w:color="000000" w:fill="FFFFFF"/>
            <w:vAlign w:val="center"/>
          </w:tcPr>
          <w:p w:rsidR="00354E62" w:rsidRPr="00A5746B" w:rsidRDefault="00354E62">
            <w:pPr>
              <w:jc w:val="center"/>
              <w:rPr>
                <w:sz w:val="22"/>
              </w:rPr>
            </w:pPr>
            <w:r w:rsidRPr="00A5746B">
              <w:rPr>
                <w:sz w:val="22"/>
              </w:rPr>
              <w:t>600,0</w:t>
            </w:r>
          </w:p>
        </w:tc>
        <w:tc>
          <w:tcPr>
            <w:tcW w:w="343" w:type="pct"/>
            <w:shd w:val="clear" w:color="000000" w:fill="FFFFFF"/>
            <w:vAlign w:val="center"/>
          </w:tcPr>
          <w:p w:rsidR="00354E62" w:rsidRPr="00A5746B" w:rsidRDefault="00354E62">
            <w:pPr>
              <w:jc w:val="center"/>
              <w:rPr>
                <w:sz w:val="22"/>
              </w:rPr>
            </w:pPr>
            <w:r w:rsidRPr="00A5746B">
              <w:rPr>
                <w:sz w:val="22"/>
              </w:rPr>
              <w:t>600,0</w:t>
            </w:r>
          </w:p>
        </w:tc>
        <w:tc>
          <w:tcPr>
            <w:tcW w:w="458" w:type="pct"/>
            <w:shd w:val="clear" w:color="000000" w:fill="FFFFFF"/>
            <w:vAlign w:val="center"/>
          </w:tcPr>
          <w:p w:rsidR="00354E62" w:rsidRPr="00A5746B" w:rsidRDefault="00354E62">
            <w:pPr>
              <w:jc w:val="right"/>
              <w:rPr>
                <w:sz w:val="22"/>
              </w:rPr>
            </w:pPr>
            <w:r w:rsidRPr="00A5746B">
              <w:rPr>
                <w:sz w:val="22"/>
              </w:rPr>
              <w:t>3000,0</w:t>
            </w:r>
          </w:p>
        </w:tc>
      </w:tr>
      <w:tr w:rsidR="00354E62" w:rsidRPr="00A5746B" w:rsidTr="00DC1E63">
        <w:trPr>
          <w:cantSplit/>
        </w:trPr>
        <w:tc>
          <w:tcPr>
            <w:tcW w:w="225" w:type="pct"/>
            <w:shd w:val="clear" w:color="000000" w:fill="FFFFFF"/>
            <w:vAlign w:val="center"/>
          </w:tcPr>
          <w:p w:rsidR="00354E62" w:rsidRPr="00A5746B" w:rsidRDefault="00354E62" w:rsidP="002956A6">
            <w:pPr>
              <w:jc w:val="center"/>
              <w:rPr>
                <w:rFonts w:eastAsia="Times New Roman"/>
                <w:sz w:val="22"/>
                <w:lang w:eastAsia="ru-RU"/>
              </w:rPr>
            </w:pPr>
            <w:r w:rsidRPr="00A5746B">
              <w:rPr>
                <w:rFonts w:eastAsia="Times New Roman"/>
                <w:b/>
                <w:sz w:val="22"/>
                <w:lang w:eastAsia="ru-RU"/>
              </w:rPr>
              <w:t>3.</w:t>
            </w:r>
          </w:p>
        </w:tc>
        <w:tc>
          <w:tcPr>
            <w:tcW w:w="4775" w:type="pct"/>
            <w:gridSpan w:val="8"/>
            <w:shd w:val="clear" w:color="000000" w:fill="FFFFFF"/>
            <w:vAlign w:val="center"/>
          </w:tcPr>
          <w:p w:rsidR="00354E62" w:rsidRPr="00A5746B" w:rsidRDefault="00354E62" w:rsidP="005A3BF5">
            <w:pPr>
              <w:rPr>
                <w:sz w:val="22"/>
              </w:rPr>
            </w:pPr>
            <w:r w:rsidRPr="00A5746B">
              <w:rPr>
                <w:rFonts w:eastAsia="Times New Roman"/>
                <w:b/>
                <w:sz w:val="22"/>
                <w:lang w:eastAsia="ru-RU"/>
              </w:rPr>
              <w:t>Строительства новых тепловых сетей для обеспечения перспективной тепловой нагрузки</w:t>
            </w:r>
          </w:p>
        </w:tc>
      </w:tr>
      <w:tr w:rsidR="00354E62" w:rsidRPr="00A5746B" w:rsidTr="00DC1E63">
        <w:trPr>
          <w:cantSplit/>
        </w:trPr>
        <w:tc>
          <w:tcPr>
            <w:tcW w:w="225" w:type="pct"/>
            <w:shd w:val="clear" w:color="000000" w:fill="FFFFFF"/>
            <w:vAlign w:val="center"/>
          </w:tcPr>
          <w:p w:rsidR="00354E62" w:rsidRPr="00A5746B" w:rsidRDefault="00354E62" w:rsidP="002956A6">
            <w:pPr>
              <w:jc w:val="center"/>
              <w:rPr>
                <w:rFonts w:eastAsia="Times New Roman"/>
                <w:sz w:val="22"/>
                <w:lang w:eastAsia="ru-RU"/>
              </w:rPr>
            </w:pPr>
            <w:r w:rsidRPr="00A5746B">
              <w:rPr>
                <w:rFonts w:eastAsia="Times New Roman"/>
                <w:sz w:val="22"/>
                <w:lang w:eastAsia="ru-RU"/>
              </w:rPr>
              <w:t>2.1</w:t>
            </w:r>
          </w:p>
        </w:tc>
        <w:tc>
          <w:tcPr>
            <w:tcW w:w="1513" w:type="pct"/>
            <w:shd w:val="clear" w:color="000000" w:fill="FFFFFF"/>
            <w:vAlign w:val="center"/>
          </w:tcPr>
          <w:p w:rsidR="00354E62" w:rsidRPr="00A5746B" w:rsidRDefault="00354E62" w:rsidP="002956A6">
            <w:pPr>
              <w:jc w:val="center"/>
              <w:rPr>
                <w:sz w:val="22"/>
              </w:rPr>
            </w:pPr>
            <w:r w:rsidRPr="00A5746B">
              <w:rPr>
                <w:sz w:val="22"/>
              </w:rPr>
              <w:t>Зона действия ООО «Яр Энерго»</w:t>
            </w:r>
          </w:p>
        </w:tc>
        <w:tc>
          <w:tcPr>
            <w:tcW w:w="519" w:type="pct"/>
            <w:shd w:val="clear" w:color="000000" w:fill="FFFFFF"/>
            <w:vAlign w:val="center"/>
          </w:tcPr>
          <w:p w:rsidR="00354E62" w:rsidRPr="00A5746B" w:rsidRDefault="00354E62" w:rsidP="00DC1E63">
            <w:pPr>
              <w:jc w:val="center"/>
              <w:rPr>
                <w:sz w:val="22"/>
              </w:rPr>
            </w:pPr>
            <w:r w:rsidRPr="00A5746B">
              <w:rPr>
                <w:sz w:val="22"/>
              </w:rPr>
              <w:t>5812,8</w:t>
            </w:r>
          </w:p>
        </w:tc>
        <w:tc>
          <w:tcPr>
            <w:tcW w:w="479" w:type="pct"/>
            <w:shd w:val="clear" w:color="000000" w:fill="FFFFFF"/>
            <w:vAlign w:val="center"/>
          </w:tcPr>
          <w:p w:rsidR="00354E62" w:rsidRPr="00A5746B" w:rsidRDefault="00354E62" w:rsidP="00DC1E63">
            <w:pPr>
              <w:jc w:val="center"/>
              <w:rPr>
                <w:sz w:val="22"/>
              </w:rPr>
            </w:pPr>
            <w:r w:rsidRPr="00A5746B">
              <w:rPr>
                <w:sz w:val="22"/>
              </w:rPr>
              <w:t>1747,2</w:t>
            </w:r>
          </w:p>
        </w:tc>
        <w:tc>
          <w:tcPr>
            <w:tcW w:w="520" w:type="pct"/>
            <w:shd w:val="clear" w:color="000000" w:fill="FFFFFF"/>
            <w:vAlign w:val="center"/>
          </w:tcPr>
          <w:p w:rsidR="00354E62" w:rsidRPr="00A5746B" w:rsidRDefault="00354E62" w:rsidP="00DC1E63">
            <w:pPr>
              <w:jc w:val="center"/>
              <w:rPr>
                <w:sz w:val="22"/>
              </w:rPr>
            </w:pPr>
            <w:r w:rsidRPr="00A5746B">
              <w:rPr>
                <w:sz w:val="22"/>
              </w:rPr>
              <w:t>537,6</w:t>
            </w:r>
          </w:p>
        </w:tc>
        <w:tc>
          <w:tcPr>
            <w:tcW w:w="439" w:type="pct"/>
            <w:shd w:val="clear" w:color="000000" w:fill="FFFFFF"/>
            <w:vAlign w:val="center"/>
          </w:tcPr>
          <w:p w:rsidR="00354E62" w:rsidRPr="00A5746B" w:rsidRDefault="00354E62" w:rsidP="00DC1E63">
            <w:pPr>
              <w:jc w:val="center"/>
              <w:rPr>
                <w:sz w:val="22"/>
              </w:rPr>
            </w:pPr>
            <w:r w:rsidRPr="00A5746B">
              <w:rPr>
                <w:sz w:val="22"/>
              </w:rPr>
              <w:t>3091,2</w:t>
            </w:r>
          </w:p>
        </w:tc>
        <w:tc>
          <w:tcPr>
            <w:tcW w:w="504" w:type="pct"/>
            <w:shd w:val="clear" w:color="000000" w:fill="FFFFFF"/>
            <w:vAlign w:val="center"/>
          </w:tcPr>
          <w:p w:rsidR="00354E62" w:rsidRPr="00A5746B" w:rsidRDefault="00354E62" w:rsidP="00DC1E63">
            <w:pPr>
              <w:jc w:val="center"/>
              <w:rPr>
                <w:sz w:val="22"/>
              </w:rPr>
            </w:pPr>
            <w:r w:rsidRPr="00A5746B">
              <w:rPr>
                <w:sz w:val="22"/>
              </w:rPr>
              <w:t>0</w:t>
            </w:r>
          </w:p>
        </w:tc>
        <w:tc>
          <w:tcPr>
            <w:tcW w:w="343" w:type="pct"/>
            <w:shd w:val="clear" w:color="000000" w:fill="FFFFFF"/>
            <w:vAlign w:val="center"/>
          </w:tcPr>
          <w:p w:rsidR="00354E62" w:rsidRPr="00A5746B" w:rsidRDefault="00354E62" w:rsidP="00DC1E63">
            <w:pPr>
              <w:jc w:val="center"/>
              <w:rPr>
                <w:sz w:val="22"/>
              </w:rPr>
            </w:pPr>
            <w:r w:rsidRPr="00A5746B">
              <w:rPr>
                <w:sz w:val="22"/>
              </w:rPr>
              <w:t>436,8</w:t>
            </w:r>
          </w:p>
        </w:tc>
        <w:tc>
          <w:tcPr>
            <w:tcW w:w="458" w:type="pct"/>
            <w:shd w:val="clear" w:color="000000" w:fill="FFFFFF"/>
            <w:vAlign w:val="center"/>
          </w:tcPr>
          <w:p w:rsidR="00354E62" w:rsidRPr="00A5746B" w:rsidRDefault="00354E62" w:rsidP="00DC1E63">
            <w:pPr>
              <w:jc w:val="center"/>
              <w:rPr>
                <w:sz w:val="22"/>
              </w:rPr>
            </w:pPr>
            <w:r w:rsidRPr="00A5746B">
              <w:rPr>
                <w:sz w:val="22"/>
              </w:rPr>
              <w:t>0</w:t>
            </w:r>
          </w:p>
        </w:tc>
      </w:tr>
      <w:tr w:rsidR="00354E62" w:rsidRPr="00A5746B" w:rsidTr="00DC1E63">
        <w:trPr>
          <w:cantSplit/>
        </w:trPr>
        <w:tc>
          <w:tcPr>
            <w:tcW w:w="225" w:type="pct"/>
            <w:shd w:val="clear" w:color="000000" w:fill="FFFFFF"/>
            <w:vAlign w:val="center"/>
            <w:hideMark/>
          </w:tcPr>
          <w:p w:rsidR="00354E62" w:rsidRPr="00A5746B" w:rsidRDefault="00354E62" w:rsidP="002956A6">
            <w:pPr>
              <w:jc w:val="center"/>
              <w:rPr>
                <w:rFonts w:eastAsia="Times New Roman"/>
                <w:sz w:val="22"/>
                <w:lang w:eastAsia="ru-RU"/>
              </w:rPr>
            </w:pPr>
          </w:p>
        </w:tc>
        <w:tc>
          <w:tcPr>
            <w:tcW w:w="1513" w:type="pct"/>
            <w:shd w:val="clear" w:color="000000" w:fill="FFFFFF"/>
            <w:vAlign w:val="center"/>
          </w:tcPr>
          <w:p w:rsidR="00354E62" w:rsidRPr="00A5746B" w:rsidRDefault="00354E62" w:rsidP="005A3BF5">
            <w:pPr>
              <w:ind w:firstLineChars="100" w:firstLine="220"/>
              <w:rPr>
                <w:iCs/>
                <w:sz w:val="22"/>
              </w:rPr>
            </w:pPr>
            <w:r w:rsidRPr="00A5746B">
              <w:rPr>
                <w:iCs/>
                <w:sz w:val="22"/>
              </w:rPr>
              <w:t>Строительство тепловой сети для подкл</w:t>
            </w:r>
            <w:r w:rsidRPr="00A5746B">
              <w:rPr>
                <w:iCs/>
                <w:sz w:val="22"/>
              </w:rPr>
              <w:t>ю</w:t>
            </w:r>
            <w:r w:rsidRPr="00A5746B">
              <w:rPr>
                <w:iCs/>
                <w:sz w:val="22"/>
              </w:rPr>
              <w:t>чения жилого дома (п. Яр, ул. Логовая, 1 а)</w:t>
            </w:r>
          </w:p>
        </w:tc>
        <w:tc>
          <w:tcPr>
            <w:tcW w:w="519" w:type="pct"/>
            <w:shd w:val="clear" w:color="000000" w:fill="FFFFFF"/>
            <w:vAlign w:val="center"/>
          </w:tcPr>
          <w:p w:rsidR="00354E62" w:rsidRPr="00A5746B" w:rsidRDefault="00354E62" w:rsidP="00DC1E63">
            <w:pPr>
              <w:jc w:val="center"/>
              <w:rPr>
                <w:sz w:val="22"/>
              </w:rPr>
            </w:pPr>
            <w:r w:rsidRPr="00A5746B">
              <w:rPr>
                <w:sz w:val="22"/>
              </w:rPr>
              <w:t>672</w:t>
            </w:r>
          </w:p>
        </w:tc>
        <w:tc>
          <w:tcPr>
            <w:tcW w:w="479" w:type="pct"/>
            <w:shd w:val="clear" w:color="000000" w:fill="FFFFFF"/>
            <w:vAlign w:val="center"/>
          </w:tcPr>
          <w:p w:rsidR="00354E62" w:rsidRPr="00A5746B" w:rsidRDefault="00354E62" w:rsidP="00DC1E63">
            <w:pPr>
              <w:jc w:val="center"/>
              <w:rPr>
                <w:sz w:val="22"/>
              </w:rPr>
            </w:pPr>
            <w:r w:rsidRPr="00A5746B">
              <w:rPr>
                <w:sz w:val="22"/>
              </w:rPr>
              <w:t>672</w:t>
            </w:r>
          </w:p>
        </w:tc>
        <w:tc>
          <w:tcPr>
            <w:tcW w:w="520" w:type="pct"/>
            <w:shd w:val="clear" w:color="000000" w:fill="FFFFFF"/>
            <w:vAlign w:val="center"/>
          </w:tcPr>
          <w:p w:rsidR="00354E62" w:rsidRPr="00A5746B" w:rsidRDefault="00354E62" w:rsidP="00DC1E63">
            <w:pPr>
              <w:jc w:val="center"/>
              <w:rPr>
                <w:sz w:val="22"/>
              </w:rPr>
            </w:pPr>
          </w:p>
        </w:tc>
        <w:tc>
          <w:tcPr>
            <w:tcW w:w="439" w:type="pct"/>
            <w:shd w:val="clear" w:color="000000" w:fill="FFFFFF"/>
            <w:vAlign w:val="center"/>
          </w:tcPr>
          <w:p w:rsidR="00354E62" w:rsidRPr="00A5746B" w:rsidRDefault="00354E62" w:rsidP="00DC1E63">
            <w:pPr>
              <w:jc w:val="center"/>
              <w:rPr>
                <w:sz w:val="22"/>
              </w:rPr>
            </w:pPr>
          </w:p>
        </w:tc>
        <w:tc>
          <w:tcPr>
            <w:tcW w:w="504" w:type="pct"/>
            <w:shd w:val="clear" w:color="000000" w:fill="FFFFFF"/>
            <w:vAlign w:val="center"/>
          </w:tcPr>
          <w:p w:rsidR="00354E62" w:rsidRPr="00A5746B" w:rsidRDefault="00354E62" w:rsidP="00DC1E63">
            <w:pPr>
              <w:jc w:val="center"/>
              <w:rPr>
                <w:sz w:val="22"/>
              </w:rPr>
            </w:pPr>
          </w:p>
        </w:tc>
        <w:tc>
          <w:tcPr>
            <w:tcW w:w="343" w:type="pct"/>
            <w:shd w:val="clear" w:color="000000" w:fill="FFFFFF"/>
            <w:vAlign w:val="center"/>
          </w:tcPr>
          <w:p w:rsidR="00354E62" w:rsidRPr="00A5746B" w:rsidRDefault="00354E62" w:rsidP="00DC1E63">
            <w:pPr>
              <w:jc w:val="center"/>
              <w:rPr>
                <w:sz w:val="22"/>
              </w:rPr>
            </w:pPr>
          </w:p>
        </w:tc>
        <w:tc>
          <w:tcPr>
            <w:tcW w:w="458" w:type="pct"/>
            <w:shd w:val="clear" w:color="000000" w:fill="FFFFFF"/>
            <w:vAlign w:val="center"/>
          </w:tcPr>
          <w:p w:rsidR="00354E62" w:rsidRPr="00A5746B" w:rsidRDefault="00354E62" w:rsidP="00DC1E63">
            <w:pPr>
              <w:jc w:val="center"/>
              <w:rPr>
                <w:sz w:val="22"/>
              </w:rPr>
            </w:pPr>
          </w:p>
        </w:tc>
      </w:tr>
      <w:tr w:rsidR="00354E62" w:rsidRPr="00A5746B" w:rsidTr="00DC1E63">
        <w:trPr>
          <w:cantSplit/>
        </w:trPr>
        <w:tc>
          <w:tcPr>
            <w:tcW w:w="225" w:type="pct"/>
            <w:shd w:val="clear" w:color="000000" w:fill="FFFFFF"/>
            <w:vAlign w:val="center"/>
          </w:tcPr>
          <w:p w:rsidR="00354E62" w:rsidRPr="00A5746B" w:rsidRDefault="00354E62" w:rsidP="002956A6">
            <w:pPr>
              <w:jc w:val="center"/>
              <w:rPr>
                <w:rFonts w:eastAsia="Times New Roman"/>
                <w:sz w:val="22"/>
                <w:lang w:eastAsia="ru-RU"/>
              </w:rPr>
            </w:pPr>
          </w:p>
        </w:tc>
        <w:tc>
          <w:tcPr>
            <w:tcW w:w="1513" w:type="pct"/>
            <w:shd w:val="clear" w:color="000000" w:fill="FFFFFF"/>
            <w:vAlign w:val="center"/>
          </w:tcPr>
          <w:p w:rsidR="00354E62" w:rsidRPr="00A5746B" w:rsidRDefault="00354E62" w:rsidP="005A3BF5">
            <w:pPr>
              <w:ind w:firstLineChars="100" w:firstLine="220"/>
              <w:rPr>
                <w:iCs/>
                <w:sz w:val="22"/>
              </w:rPr>
            </w:pPr>
            <w:r w:rsidRPr="00A5746B">
              <w:rPr>
                <w:iCs/>
                <w:sz w:val="22"/>
              </w:rPr>
              <w:t>Строительство тепловой сети для подкл</w:t>
            </w:r>
            <w:r w:rsidRPr="00A5746B">
              <w:rPr>
                <w:iCs/>
                <w:sz w:val="22"/>
              </w:rPr>
              <w:t>ю</w:t>
            </w:r>
            <w:r w:rsidRPr="00A5746B">
              <w:rPr>
                <w:iCs/>
                <w:sz w:val="22"/>
              </w:rPr>
              <w:t>чения жилого дома (рядом с п. Яр, ул. Сове</w:t>
            </w:r>
            <w:r w:rsidRPr="00A5746B">
              <w:rPr>
                <w:iCs/>
                <w:sz w:val="22"/>
              </w:rPr>
              <w:t>т</w:t>
            </w:r>
            <w:r w:rsidRPr="00A5746B">
              <w:rPr>
                <w:iCs/>
                <w:sz w:val="22"/>
              </w:rPr>
              <w:t>ская, 12а)</w:t>
            </w:r>
          </w:p>
        </w:tc>
        <w:tc>
          <w:tcPr>
            <w:tcW w:w="519" w:type="pct"/>
            <w:shd w:val="clear" w:color="000000" w:fill="FFFFFF"/>
            <w:vAlign w:val="center"/>
          </w:tcPr>
          <w:p w:rsidR="00354E62" w:rsidRPr="00A5746B" w:rsidRDefault="00354E62" w:rsidP="00DC1E63">
            <w:pPr>
              <w:jc w:val="center"/>
              <w:rPr>
                <w:sz w:val="22"/>
              </w:rPr>
            </w:pPr>
            <w:r w:rsidRPr="00A5746B">
              <w:rPr>
                <w:sz w:val="22"/>
              </w:rPr>
              <w:t>806,4</w:t>
            </w:r>
          </w:p>
        </w:tc>
        <w:tc>
          <w:tcPr>
            <w:tcW w:w="479" w:type="pct"/>
            <w:shd w:val="clear" w:color="000000" w:fill="FFFFFF"/>
            <w:vAlign w:val="center"/>
          </w:tcPr>
          <w:p w:rsidR="00354E62" w:rsidRPr="00A5746B" w:rsidRDefault="00354E62" w:rsidP="00DC1E63">
            <w:pPr>
              <w:jc w:val="center"/>
              <w:rPr>
                <w:sz w:val="22"/>
              </w:rPr>
            </w:pPr>
            <w:r w:rsidRPr="00A5746B">
              <w:rPr>
                <w:sz w:val="22"/>
              </w:rPr>
              <w:t>806,4</w:t>
            </w:r>
          </w:p>
        </w:tc>
        <w:tc>
          <w:tcPr>
            <w:tcW w:w="520" w:type="pct"/>
            <w:shd w:val="clear" w:color="000000" w:fill="FFFFFF"/>
            <w:vAlign w:val="center"/>
          </w:tcPr>
          <w:p w:rsidR="00354E62" w:rsidRPr="00A5746B" w:rsidRDefault="00354E62" w:rsidP="00DC1E63">
            <w:pPr>
              <w:jc w:val="center"/>
              <w:rPr>
                <w:sz w:val="22"/>
              </w:rPr>
            </w:pPr>
          </w:p>
        </w:tc>
        <w:tc>
          <w:tcPr>
            <w:tcW w:w="439" w:type="pct"/>
            <w:shd w:val="clear" w:color="000000" w:fill="FFFFFF"/>
            <w:vAlign w:val="center"/>
          </w:tcPr>
          <w:p w:rsidR="00354E62" w:rsidRPr="00A5746B" w:rsidRDefault="00354E62" w:rsidP="00DC1E63">
            <w:pPr>
              <w:jc w:val="center"/>
              <w:rPr>
                <w:sz w:val="22"/>
              </w:rPr>
            </w:pPr>
          </w:p>
        </w:tc>
        <w:tc>
          <w:tcPr>
            <w:tcW w:w="504" w:type="pct"/>
            <w:shd w:val="clear" w:color="000000" w:fill="FFFFFF"/>
            <w:vAlign w:val="center"/>
          </w:tcPr>
          <w:p w:rsidR="00354E62" w:rsidRPr="00A5746B" w:rsidRDefault="00354E62" w:rsidP="00DC1E63">
            <w:pPr>
              <w:jc w:val="center"/>
              <w:rPr>
                <w:sz w:val="22"/>
              </w:rPr>
            </w:pPr>
          </w:p>
        </w:tc>
        <w:tc>
          <w:tcPr>
            <w:tcW w:w="343" w:type="pct"/>
            <w:shd w:val="clear" w:color="000000" w:fill="FFFFFF"/>
            <w:vAlign w:val="center"/>
          </w:tcPr>
          <w:p w:rsidR="00354E62" w:rsidRPr="00A5746B" w:rsidRDefault="00354E62" w:rsidP="00DC1E63">
            <w:pPr>
              <w:jc w:val="center"/>
              <w:rPr>
                <w:sz w:val="22"/>
              </w:rPr>
            </w:pPr>
          </w:p>
        </w:tc>
        <w:tc>
          <w:tcPr>
            <w:tcW w:w="458" w:type="pct"/>
            <w:shd w:val="clear" w:color="000000" w:fill="FFFFFF"/>
            <w:vAlign w:val="center"/>
          </w:tcPr>
          <w:p w:rsidR="00354E62" w:rsidRPr="00A5746B" w:rsidRDefault="00354E62" w:rsidP="00DC1E63">
            <w:pPr>
              <w:jc w:val="center"/>
              <w:rPr>
                <w:sz w:val="22"/>
              </w:rPr>
            </w:pPr>
          </w:p>
        </w:tc>
      </w:tr>
      <w:tr w:rsidR="00354E62" w:rsidRPr="00A5746B" w:rsidTr="00DC1E63">
        <w:trPr>
          <w:cantSplit/>
        </w:trPr>
        <w:tc>
          <w:tcPr>
            <w:tcW w:w="225" w:type="pct"/>
            <w:shd w:val="clear" w:color="000000" w:fill="FFFFFF"/>
            <w:vAlign w:val="center"/>
          </w:tcPr>
          <w:p w:rsidR="00354E62" w:rsidRPr="00A5746B" w:rsidRDefault="00354E62" w:rsidP="002956A6">
            <w:pPr>
              <w:jc w:val="center"/>
              <w:rPr>
                <w:rFonts w:eastAsia="Times New Roman"/>
                <w:sz w:val="22"/>
                <w:lang w:eastAsia="ru-RU"/>
              </w:rPr>
            </w:pPr>
          </w:p>
        </w:tc>
        <w:tc>
          <w:tcPr>
            <w:tcW w:w="1513" w:type="pct"/>
            <w:shd w:val="clear" w:color="000000" w:fill="FFFFFF"/>
            <w:vAlign w:val="center"/>
          </w:tcPr>
          <w:p w:rsidR="00354E62" w:rsidRPr="00A5746B" w:rsidRDefault="00354E62" w:rsidP="005A3BF5">
            <w:pPr>
              <w:ind w:firstLineChars="100" w:firstLine="220"/>
              <w:rPr>
                <w:iCs/>
                <w:sz w:val="22"/>
              </w:rPr>
            </w:pPr>
            <w:r w:rsidRPr="00A5746B">
              <w:rPr>
                <w:iCs/>
                <w:sz w:val="22"/>
              </w:rPr>
              <w:t>Строительство тепловой сети для подкл</w:t>
            </w:r>
            <w:r w:rsidRPr="00A5746B">
              <w:rPr>
                <w:iCs/>
                <w:sz w:val="22"/>
              </w:rPr>
              <w:t>ю</w:t>
            </w:r>
            <w:r w:rsidRPr="00A5746B">
              <w:rPr>
                <w:iCs/>
                <w:sz w:val="22"/>
              </w:rPr>
              <w:t>чения жилого дома (рядом с п. Яр, ул. Сове</w:t>
            </w:r>
            <w:r w:rsidRPr="00A5746B">
              <w:rPr>
                <w:iCs/>
                <w:sz w:val="22"/>
              </w:rPr>
              <w:t>т</w:t>
            </w:r>
            <w:r w:rsidRPr="00A5746B">
              <w:rPr>
                <w:iCs/>
                <w:sz w:val="22"/>
              </w:rPr>
              <w:t>ская, 12а)</w:t>
            </w:r>
          </w:p>
        </w:tc>
        <w:tc>
          <w:tcPr>
            <w:tcW w:w="519" w:type="pct"/>
            <w:shd w:val="clear" w:color="000000" w:fill="FFFFFF"/>
            <w:vAlign w:val="center"/>
          </w:tcPr>
          <w:p w:rsidR="00354E62" w:rsidRPr="00A5746B" w:rsidRDefault="00354E62" w:rsidP="00DC1E63">
            <w:pPr>
              <w:jc w:val="center"/>
              <w:rPr>
                <w:sz w:val="22"/>
              </w:rPr>
            </w:pPr>
            <w:r w:rsidRPr="00A5746B">
              <w:rPr>
                <w:sz w:val="22"/>
              </w:rPr>
              <w:t>268,8</w:t>
            </w:r>
          </w:p>
        </w:tc>
        <w:tc>
          <w:tcPr>
            <w:tcW w:w="479" w:type="pct"/>
            <w:shd w:val="clear" w:color="000000" w:fill="FFFFFF"/>
            <w:vAlign w:val="center"/>
          </w:tcPr>
          <w:p w:rsidR="00354E62" w:rsidRPr="00A5746B" w:rsidRDefault="00354E62" w:rsidP="00DC1E63">
            <w:pPr>
              <w:jc w:val="center"/>
              <w:rPr>
                <w:sz w:val="22"/>
              </w:rPr>
            </w:pPr>
            <w:r w:rsidRPr="00A5746B">
              <w:rPr>
                <w:sz w:val="22"/>
              </w:rPr>
              <w:t>268,8</w:t>
            </w:r>
          </w:p>
        </w:tc>
        <w:tc>
          <w:tcPr>
            <w:tcW w:w="520" w:type="pct"/>
            <w:shd w:val="clear" w:color="000000" w:fill="FFFFFF"/>
            <w:vAlign w:val="center"/>
          </w:tcPr>
          <w:p w:rsidR="00354E62" w:rsidRPr="00A5746B" w:rsidRDefault="00354E62" w:rsidP="00DC1E63">
            <w:pPr>
              <w:jc w:val="center"/>
              <w:rPr>
                <w:sz w:val="22"/>
              </w:rPr>
            </w:pPr>
          </w:p>
        </w:tc>
        <w:tc>
          <w:tcPr>
            <w:tcW w:w="439" w:type="pct"/>
            <w:shd w:val="clear" w:color="000000" w:fill="FFFFFF"/>
            <w:vAlign w:val="center"/>
          </w:tcPr>
          <w:p w:rsidR="00354E62" w:rsidRPr="00A5746B" w:rsidRDefault="00354E62" w:rsidP="00DC1E63">
            <w:pPr>
              <w:jc w:val="center"/>
              <w:rPr>
                <w:sz w:val="22"/>
              </w:rPr>
            </w:pPr>
          </w:p>
        </w:tc>
        <w:tc>
          <w:tcPr>
            <w:tcW w:w="504" w:type="pct"/>
            <w:shd w:val="clear" w:color="000000" w:fill="FFFFFF"/>
            <w:vAlign w:val="center"/>
          </w:tcPr>
          <w:p w:rsidR="00354E62" w:rsidRPr="00A5746B" w:rsidRDefault="00354E62" w:rsidP="00DC1E63">
            <w:pPr>
              <w:jc w:val="center"/>
              <w:rPr>
                <w:sz w:val="22"/>
              </w:rPr>
            </w:pPr>
          </w:p>
        </w:tc>
        <w:tc>
          <w:tcPr>
            <w:tcW w:w="343" w:type="pct"/>
            <w:shd w:val="clear" w:color="000000" w:fill="FFFFFF"/>
            <w:vAlign w:val="center"/>
          </w:tcPr>
          <w:p w:rsidR="00354E62" w:rsidRPr="00A5746B" w:rsidRDefault="00354E62" w:rsidP="00DC1E63">
            <w:pPr>
              <w:jc w:val="center"/>
              <w:rPr>
                <w:sz w:val="22"/>
              </w:rPr>
            </w:pPr>
          </w:p>
        </w:tc>
        <w:tc>
          <w:tcPr>
            <w:tcW w:w="458" w:type="pct"/>
            <w:shd w:val="clear" w:color="000000" w:fill="FFFFFF"/>
            <w:vAlign w:val="center"/>
          </w:tcPr>
          <w:p w:rsidR="00354E62" w:rsidRPr="00A5746B" w:rsidRDefault="00354E62" w:rsidP="00DC1E63">
            <w:pPr>
              <w:jc w:val="center"/>
              <w:rPr>
                <w:sz w:val="22"/>
              </w:rPr>
            </w:pPr>
          </w:p>
        </w:tc>
      </w:tr>
      <w:tr w:rsidR="00354E62" w:rsidRPr="00A5746B" w:rsidTr="00DC1E63">
        <w:trPr>
          <w:cantSplit/>
        </w:trPr>
        <w:tc>
          <w:tcPr>
            <w:tcW w:w="225" w:type="pct"/>
            <w:shd w:val="clear" w:color="000000" w:fill="FFFFFF"/>
            <w:vAlign w:val="center"/>
          </w:tcPr>
          <w:p w:rsidR="00354E62" w:rsidRPr="00A5746B" w:rsidRDefault="00354E62" w:rsidP="002956A6">
            <w:pPr>
              <w:jc w:val="center"/>
              <w:rPr>
                <w:rFonts w:eastAsia="Times New Roman"/>
                <w:sz w:val="22"/>
                <w:lang w:eastAsia="ru-RU"/>
              </w:rPr>
            </w:pPr>
          </w:p>
        </w:tc>
        <w:tc>
          <w:tcPr>
            <w:tcW w:w="1513" w:type="pct"/>
            <w:shd w:val="clear" w:color="000000" w:fill="FFFFFF"/>
            <w:vAlign w:val="center"/>
          </w:tcPr>
          <w:p w:rsidR="00354E62" w:rsidRPr="00A5746B" w:rsidRDefault="00354E62" w:rsidP="005A3BF5">
            <w:pPr>
              <w:ind w:firstLineChars="100" w:firstLine="220"/>
              <w:rPr>
                <w:iCs/>
                <w:sz w:val="22"/>
              </w:rPr>
            </w:pPr>
            <w:r w:rsidRPr="00A5746B">
              <w:rPr>
                <w:iCs/>
                <w:sz w:val="22"/>
              </w:rPr>
              <w:t>Строительство тепловой сети для подкл</w:t>
            </w:r>
            <w:r w:rsidRPr="00A5746B">
              <w:rPr>
                <w:iCs/>
                <w:sz w:val="22"/>
              </w:rPr>
              <w:t>ю</w:t>
            </w:r>
            <w:r w:rsidRPr="00A5746B">
              <w:rPr>
                <w:iCs/>
                <w:sz w:val="22"/>
              </w:rPr>
              <w:t>чения жилого дома (п. Яр, ул. Пролетарская, 14)</w:t>
            </w:r>
          </w:p>
        </w:tc>
        <w:tc>
          <w:tcPr>
            <w:tcW w:w="519" w:type="pct"/>
            <w:shd w:val="clear" w:color="000000" w:fill="FFFFFF"/>
            <w:vAlign w:val="center"/>
          </w:tcPr>
          <w:p w:rsidR="00354E62" w:rsidRPr="00A5746B" w:rsidRDefault="00354E62" w:rsidP="00DC1E63">
            <w:pPr>
              <w:jc w:val="center"/>
              <w:rPr>
                <w:sz w:val="22"/>
              </w:rPr>
            </w:pPr>
            <w:r w:rsidRPr="00A5746B">
              <w:rPr>
                <w:sz w:val="22"/>
              </w:rPr>
              <w:t>134,4</w:t>
            </w:r>
          </w:p>
        </w:tc>
        <w:tc>
          <w:tcPr>
            <w:tcW w:w="479" w:type="pct"/>
            <w:shd w:val="clear" w:color="000000" w:fill="FFFFFF"/>
            <w:vAlign w:val="center"/>
          </w:tcPr>
          <w:p w:rsidR="00354E62" w:rsidRPr="00A5746B" w:rsidRDefault="00354E62" w:rsidP="00DC1E63">
            <w:pPr>
              <w:jc w:val="center"/>
              <w:rPr>
                <w:sz w:val="22"/>
              </w:rPr>
            </w:pPr>
          </w:p>
        </w:tc>
        <w:tc>
          <w:tcPr>
            <w:tcW w:w="520" w:type="pct"/>
            <w:shd w:val="clear" w:color="000000" w:fill="FFFFFF"/>
            <w:vAlign w:val="center"/>
          </w:tcPr>
          <w:p w:rsidR="00354E62" w:rsidRPr="00A5746B" w:rsidRDefault="00354E62" w:rsidP="00DC1E63">
            <w:pPr>
              <w:jc w:val="center"/>
              <w:rPr>
                <w:sz w:val="22"/>
              </w:rPr>
            </w:pPr>
            <w:r w:rsidRPr="00A5746B">
              <w:rPr>
                <w:sz w:val="22"/>
              </w:rPr>
              <w:t>134,4</w:t>
            </w:r>
          </w:p>
        </w:tc>
        <w:tc>
          <w:tcPr>
            <w:tcW w:w="439" w:type="pct"/>
            <w:shd w:val="clear" w:color="000000" w:fill="FFFFFF"/>
            <w:vAlign w:val="center"/>
          </w:tcPr>
          <w:p w:rsidR="00354E62" w:rsidRPr="00A5746B" w:rsidRDefault="00354E62" w:rsidP="00DC1E63">
            <w:pPr>
              <w:jc w:val="center"/>
              <w:rPr>
                <w:sz w:val="22"/>
              </w:rPr>
            </w:pPr>
          </w:p>
        </w:tc>
        <w:tc>
          <w:tcPr>
            <w:tcW w:w="504" w:type="pct"/>
            <w:shd w:val="clear" w:color="000000" w:fill="FFFFFF"/>
            <w:vAlign w:val="center"/>
          </w:tcPr>
          <w:p w:rsidR="00354E62" w:rsidRPr="00A5746B" w:rsidRDefault="00354E62" w:rsidP="00DC1E63">
            <w:pPr>
              <w:jc w:val="center"/>
              <w:rPr>
                <w:sz w:val="22"/>
              </w:rPr>
            </w:pPr>
          </w:p>
        </w:tc>
        <w:tc>
          <w:tcPr>
            <w:tcW w:w="343" w:type="pct"/>
            <w:shd w:val="clear" w:color="000000" w:fill="FFFFFF"/>
            <w:vAlign w:val="center"/>
          </w:tcPr>
          <w:p w:rsidR="00354E62" w:rsidRPr="00A5746B" w:rsidRDefault="00354E62" w:rsidP="00DC1E63">
            <w:pPr>
              <w:jc w:val="center"/>
              <w:rPr>
                <w:sz w:val="22"/>
              </w:rPr>
            </w:pPr>
          </w:p>
        </w:tc>
        <w:tc>
          <w:tcPr>
            <w:tcW w:w="458" w:type="pct"/>
            <w:shd w:val="clear" w:color="000000" w:fill="FFFFFF"/>
            <w:vAlign w:val="center"/>
          </w:tcPr>
          <w:p w:rsidR="00354E62" w:rsidRPr="00A5746B" w:rsidRDefault="00354E62" w:rsidP="00DC1E63">
            <w:pPr>
              <w:jc w:val="center"/>
              <w:rPr>
                <w:sz w:val="22"/>
              </w:rPr>
            </w:pPr>
          </w:p>
        </w:tc>
      </w:tr>
      <w:tr w:rsidR="00354E62" w:rsidRPr="00A5746B" w:rsidTr="00DC1E63">
        <w:trPr>
          <w:cantSplit/>
        </w:trPr>
        <w:tc>
          <w:tcPr>
            <w:tcW w:w="225" w:type="pct"/>
            <w:shd w:val="clear" w:color="000000" w:fill="FFFFFF"/>
            <w:vAlign w:val="center"/>
          </w:tcPr>
          <w:p w:rsidR="00354E62" w:rsidRPr="00A5746B" w:rsidRDefault="00354E62" w:rsidP="002956A6">
            <w:pPr>
              <w:jc w:val="center"/>
              <w:rPr>
                <w:rFonts w:eastAsia="Times New Roman"/>
                <w:sz w:val="22"/>
                <w:lang w:eastAsia="ru-RU"/>
              </w:rPr>
            </w:pPr>
          </w:p>
        </w:tc>
        <w:tc>
          <w:tcPr>
            <w:tcW w:w="1513" w:type="pct"/>
            <w:shd w:val="clear" w:color="000000" w:fill="FFFFFF"/>
            <w:vAlign w:val="center"/>
          </w:tcPr>
          <w:p w:rsidR="00354E62" w:rsidRPr="00A5746B" w:rsidRDefault="00354E62" w:rsidP="005A3BF5">
            <w:pPr>
              <w:ind w:firstLineChars="100" w:firstLine="220"/>
              <w:rPr>
                <w:iCs/>
                <w:sz w:val="22"/>
              </w:rPr>
            </w:pPr>
            <w:r w:rsidRPr="00A5746B">
              <w:rPr>
                <w:iCs/>
                <w:sz w:val="22"/>
              </w:rPr>
              <w:t>Строительство тепловой сети для подкл</w:t>
            </w:r>
            <w:r w:rsidRPr="00A5746B">
              <w:rPr>
                <w:iCs/>
                <w:sz w:val="22"/>
              </w:rPr>
              <w:t>ю</w:t>
            </w:r>
            <w:r w:rsidRPr="00A5746B">
              <w:rPr>
                <w:iCs/>
                <w:sz w:val="22"/>
              </w:rPr>
              <w:t>чения жилого дома (п. Яр, ул. Пролетарская, 12)</w:t>
            </w:r>
          </w:p>
        </w:tc>
        <w:tc>
          <w:tcPr>
            <w:tcW w:w="519" w:type="pct"/>
            <w:shd w:val="clear" w:color="000000" w:fill="FFFFFF"/>
            <w:vAlign w:val="center"/>
          </w:tcPr>
          <w:p w:rsidR="00354E62" w:rsidRPr="00A5746B" w:rsidRDefault="00354E62" w:rsidP="00DC1E63">
            <w:pPr>
              <w:jc w:val="center"/>
              <w:rPr>
                <w:sz w:val="22"/>
              </w:rPr>
            </w:pPr>
            <w:r w:rsidRPr="00A5746B">
              <w:rPr>
                <w:sz w:val="22"/>
              </w:rPr>
              <w:t>403,2</w:t>
            </w:r>
          </w:p>
        </w:tc>
        <w:tc>
          <w:tcPr>
            <w:tcW w:w="479" w:type="pct"/>
            <w:shd w:val="clear" w:color="000000" w:fill="FFFFFF"/>
            <w:vAlign w:val="center"/>
          </w:tcPr>
          <w:p w:rsidR="00354E62" w:rsidRPr="00A5746B" w:rsidRDefault="00354E62" w:rsidP="00DC1E63">
            <w:pPr>
              <w:jc w:val="center"/>
              <w:rPr>
                <w:sz w:val="22"/>
              </w:rPr>
            </w:pPr>
          </w:p>
        </w:tc>
        <w:tc>
          <w:tcPr>
            <w:tcW w:w="520" w:type="pct"/>
            <w:shd w:val="clear" w:color="000000" w:fill="FFFFFF"/>
            <w:vAlign w:val="center"/>
          </w:tcPr>
          <w:p w:rsidR="00354E62" w:rsidRPr="00A5746B" w:rsidRDefault="00354E62" w:rsidP="00DC1E63">
            <w:pPr>
              <w:jc w:val="center"/>
              <w:rPr>
                <w:sz w:val="22"/>
              </w:rPr>
            </w:pPr>
            <w:r w:rsidRPr="00A5746B">
              <w:rPr>
                <w:sz w:val="22"/>
              </w:rPr>
              <w:t>403,2</w:t>
            </w:r>
          </w:p>
        </w:tc>
        <w:tc>
          <w:tcPr>
            <w:tcW w:w="439" w:type="pct"/>
            <w:shd w:val="clear" w:color="000000" w:fill="FFFFFF"/>
            <w:vAlign w:val="center"/>
          </w:tcPr>
          <w:p w:rsidR="00354E62" w:rsidRPr="00A5746B" w:rsidRDefault="00354E62" w:rsidP="00DC1E63">
            <w:pPr>
              <w:jc w:val="center"/>
              <w:rPr>
                <w:sz w:val="22"/>
              </w:rPr>
            </w:pPr>
          </w:p>
        </w:tc>
        <w:tc>
          <w:tcPr>
            <w:tcW w:w="504" w:type="pct"/>
            <w:shd w:val="clear" w:color="000000" w:fill="FFFFFF"/>
            <w:vAlign w:val="center"/>
          </w:tcPr>
          <w:p w:rsidR="00354E62" w:rsidRPr="00A5746B" w:rsidRDefault="00354E62" w:rsidP="00DC1E63">
            <w:pPr>
              <w:jc w:val="center"/>
              <w:rPr>
                <w:sz w:val="22"/>
              </w:rPr>
            </w:pPr>
          </w:p>
        </w:tc>
        <w:tc>
          <w:tcPr>
            <w:tcW w:w="343" w:type="pct"/>
            <w:shd w:val="clear" w:color="000000" w:fill="FFFFFF"/>
            <w:vAlign w:val="center"/>
          </w:tcPr>
          <w:p w:rsidR="00354E62" w:rsidRPr="00A5746B" w:rsidRDefault="00354E62" w:rsidP="00DC1E63">
            <w:pPr>
              <w:jc w:val="center"/>
              <w:rPr>
                <w:sz w:val="22"/>
              </w:rPr>
            </w:pPr>
          </w:p>
        </w:tc>
        <w:tc>
          <w:tcPr>
            <w:tcW w:w="458" w:type="pct"/>
            <w:shd w:val="clear" w:color="000000" w:fill="FFFFFF"/>
            <w:vAlign w:val="center"/>
          </w:tcPr>
          <w:p w:rsidR="00354E62" w:rsidRPr="00A5746B" w:rsidRDefault="00354E62" w:rsidP="00DC1E63">
            <w:pPr>
              <w:jc w:val="center"/>
              <w:rPr>
                <w:sz w:val="22"/>
              </w:rPr>
            </w:pPr>
          </w:p>
        </w:tc>
      </w:tr>
      <w:tr w:rsidR="00354E62" w:rsidRPr="00A5746B" w:rsidTr="00DC1E63">
        <w:trPr>
          <w:cantSplit/>
        </w:trPr>
        <w:tc>
          <w:tcPr>
            <w:tcW w:w="225" w:type="pct"/>
            <w:shd w:val="clear" w:color="000000" w:fill="FFFFFF"/>
            <w:vAlign w:val="center"/>
          </w:tcPr>
          <w:p w:rsidR="00354E62" w:rsidRPr="00A5746B" w:rsidRDefault="00354E62" w:rsidP="002956A6">
            <w:pPr>
              <w:jc w:val="center"/>
              <w:rPr>
                <w:rFonts w:eastAsia="Times New Roman"/>
                <w:sz w:val="22"/>
                <w:lang w:eastAsia="ru-RU"/>
              </w:rPr>
            </w:pPr>
          </w:p>
        </w:tc>
        <w:tc>
          <w:tcPr>
            <w:tcW w:w="1513" w:type="pct"/>
            <w:shd w:val="clear" w:color="000000" w:fill="FFFFFF"/>
            <w:vAlign w:val="center"/>
          </w:tcPr>
          <w:p w:rsidR="00354E62" w:rsidRPr="00A5746B" w:rsidRDefault="00354E62" w:rsidP="005A3BF5">
            <w:pPr>
              <w:ind w:firstLineChars="100" w:firstLine="220"/>
              <w:rPr>
                <w:iCs/>
                <w:sz w:val="22"/>
              </w:rPr>
            </w:pPr>
            <w:r w:rsidRPr="00A5746B">
              <w:rPr>
                <w:iCs/>
                <w:sz w:val="22"/>
              </w:rPr>
              <w:t>Строительство тепловой сети для подкл</w:t>
            </w:r>
            <w:r w:rsidRPr="00A5746B">
              <w:rPr>
                <w:iCs/>
                <w:sz w:val="22"/>
              </w:rPr>
              <w:t>ю</w:t>
            </w:r>
            <w:r w:rsidRPr="00A5746B">
              <w:rPr>
                <w:iCs/>
                <w:sz w:val="22"/>
              </w:rPr>
              <w:t>чения жилого дома (с. Дизьмино)</w:t>
            </w:r>
          </w:p>
        </w:tc>
        <w:tc>
          <w:tcPr>
            <w:tcW w:w="519" w:type="pct"/>
            <w:shd w:val="clear" w:color="000000" w:fill="FFFFFF"/>
            <w:vAlign w:val="center"/>
          </w:tcPr>
          <w:p w:rsidR="00354E62" w:rsidRPr="00A5746B" w:rsidRDefault="00354E62" w:rsidP="00DC1E63">
            <w:pPr>
              <w:jc w:val="center"/>
              <w:rPr>
                <w:sz w:val="22"/>
              </w:rPr>
            </w:pPr>
            <w:r w:rsidRPr="00A5746B">
              <w:rPr>
                <w:sz w:val="22"/>
              </w:rPr>
              <w:t>2688</w:t>
            </w:r>
          </w:p>
        </w:tc>
        <w:tc>
          <w:tcPr>
            <w:tcW w:w="479" w:type="pct"/>
            <w:shd w:val="clear" w:color="000000" w:fill="FFFFFF"/>
            <w:vAlign w:val="center"/>
          </w:tcPr>
          <w:p w:rsidR="00354E62" w:rsidRPr="00A5746B" w:rsidRDefault="00354E62" w:rsidP="00DC1E63">
            <w:pPr>
              <w:jc w:val="center"/>
              <w:rPr>
                <w:sz w:val="22"/>
              </w:rPr>
            </w:pPr>
          </w:p>
        </w:tc>
        <w:tc>
          <w:tcPr>
            <w:tcW w:w="520" w:type="pct"/>
            <w:shd w:val="clear" w:color="000000" w:fill="FFFFFF"/>
            <w:vAlign w:val="center"/>
          </w:tcPr>
          <w:p w:rsidR="00354E62" w:rsidRPr="00A5746B" w:rsidRDefault="00354E62" w:rsidP="00DC1E63">
            <w:pPr>
              <w:jc w:val="center"/>
              <w:rPr>
                <w:sz w:val="22"/>
              </w:rPr>
            </w:pPr>
          </w:p>
        </w:tc>
        <w:tc>
          <w:tcPr>
            <w:tcW w:w="439" w:type="pct"/>
            <w:shd w:val="clear" w:color="000000" w:fill="FFFFFF"/>
            <w:vAlign w:val="center"/>
          </w:tcPr>
          <w:p w:rsidR="00354E62" w:rsidRPr="00A5746B" w:rsidRDefault="00354E62" w:rsidP="00DC1E63">
            <w:pPr>
              <w:jc w:val="center"/>
              <w:rPr>
                <w:sz w:val="22"/>
              </w:rPr>
            </w:pPr>
            <w:r w:rsidRPr="00A5746B">
              <w:rPr>
                <w:sz w:val="22"/>
              </w:rPr>
              <w:t>2688</w:t>
            </w:r>
          </w:p>
        </w:tc>
        <w:tc>
          <w:tcPr>
            <w:tcW w:w="504" w:type="pct"/>
            <w:shd w:val="clear" w:color="000000" w:fill="FFFFFF"/>
            <w:vAlign w:val="center"/>
          </w:tcPr>
          <w:p w:rsidR="00354E62" w:rsidRPr="00A5746B" w:rsidRDefault="00354E62" w:rsidP="00DC1E63">
            <w:pPr>
              <w:jc w:val="center"/>
              <w:rPr>
                <w:sz w:val="22"/>
              </w:rPr>
            </w:pPr>
          </w:p>
        </w:tc>
        <w:tc>
          <w:tcPr>
            <w:tcW w:w="343" w:type="pct"/>
            <w:shd w:val="clear" w:color="000000" w:fill="FFFFFF"/>
            <w:vAlign w:val="center"/>
          </w:tcPr>
          <w:p w:rsidR="00354E62" w:rsidRPr="00A5746B" w:rsidRDefault="00354E62" w:rsidP="00DC1E63">
            <w:pPr>
              <w:jc w:val="center"/>
              <w:rPr>
                <w:sz w:val="22"/>
              </w:rPr>
            </w:pPr>
          </w:p>
        </w:tc>
        <w:tc>
          <w:tcPr>
            <w:tcW w:w="458" w:type="pct"/>
            <w:shd w:val="clear" w:color="000000" w:fill="FFFFFF"/>
            <w:vAlign w:val="center"/>
          </w:tcPr>
          <w:p w:rsidR="00354E62" w:rsidRPr="00A5746B" w:rsidRDefault="00354E62" w:rsidP="00DC1E63">
            <w:pPr>
              <w:jc w:val="center"/>
              <w:rPr>
                <w:sz w:val="22"/>
              </w:rPr>
            </w:pPr>
          </w:p>
        </w:tc>
      </w:tr>
      <w:tr w:rsidR="00354E62" w:rsidRPr="00A5746B" w:rsidTr="00DC1E63">
        <w:trPr>
          <w:cantSplit/>
        </w:trPr>
        <w:tc>
          <w:tcPr>
            <w:tcW w:w="225" w:type="pct"/>
            <w:shd w:val="clear" w:color="000000" w:fill="FFFFFF"/>
            <w:vAlign w:val="center"/>
          </w:tcPr>
          <w:p w:rsidR="00354E62" w:rsidRPr="00A5746B" w:rsidRDefault="00354E62" w:rsidP="002956A6">
            <w:pPr>
              <w:jc w:val="center"/>
              <w:rPr>
                <w:rFonts w:eastAsia="Times New Roman"/>
                <w:sz w:val="22"/>
                <w:lang w:eastAsia="ru-RU"/>
              </w:rPr>
            </w:pPr>
          </w:p>
        </w:tc>
        <w:tc>
          <w:tcPr>
            <w:tcW w:w="1513" w:type="pct"/>
            <w:shd w:val="clear" w:color="000000" w:fill="FFFFFF"/>
            <w:vAlign w:val="center"/>
          </w:tcPr>
          <w:p w:rsidR="00354E62" w:rsidRPr="00A5746B" w:rsidRDefault="00354E62" w:rsidP="005A3BF5">
            <w:pPr>
              <w:ind w:firstLineChars="100" w:firstLine="220"/>
              <w:rPr>
                <w:iCs/>
                <w:sz w:val="22"/>
              </w:rPr>
            </w:pPr>
            <w:r w:rsidRPr="00A5746B">
              <w:rPr>
                <w:iCs/>
                <w:sz w:val="22"/>
              </w:rPr>
              <w:t>Строительство тепловой сети для подкл</w:t>
            </w:r>
            <w:r w:rsidRPr="00A5746B">
              <w:rPr>
                <w:iCs/>
                <w:sz w:val="22"/>
              </w:rPr>
              <w:t>ю</w:t>
            </w:r>
            <w:r w:rsidRPr="00A5746B">
              <w:rPr>
                <w:iCs/>
                <w:sz w:val="22"/>
              </w:rPr>
              <w:t>чения жилого дома (с. Дизьмино)</w:t>
            </w:r>
          </w:p>
        </w:tc>
        <w:tc>
          <w:tcPr>
            <w:tcW w:w="519" w:type="pct"/>
            <w:shd w:val="clear" w:color="000000" w:fill="FFFFFF"/>
            <w:vAlign w:val="center"/>
          </w:tcPr>
          <w:p w:rsidR="00354E62" w:rsidRPr="00A5746B" w:rsidRDefault="00354E62" w:rsidP="00DC1E63">
            <w:pPr>
              <w:jc w:val="center"/>
              <w:rPr>
                <w:sz w:val="22"/>
              </w:rPr>
            </w:pPr>
            <w:r w:rsidRPr="00A5746B">
              <w:rPr>
                <w:sz w:val="22"/>
              </w:rPr>
              <w:t>403,2</w:t>
            </w:r>
          </w:p>
        </w:tc>
        <w:tc>
          <w:tcPr>
            <w:tcW w:w="479" w:type="pct"/>
            <w:shd w:val="clear" w:color="000000" w:fill="FFFFFF"/>
            <w:vAlign w:val="center"/>
          </w:tcPr>
          <w:p w:rsidR="00354E62" w:rsidRPr="00A5746B" w:rsidRDefault="00354E62" w:rsidP="00DC1E63">
            <w:pPr>
              <w:jc w:val="center"/>
              <w:rPr>
                <w:sz w:val="22"/>
              </w:rPr>
            </w:pPr>
          </w:p>
        </w:tc>
        <w:tc>
          <w:tcPr>
            <w:tcW w:w="520" w:type="pct"/>
            <w:shd w:val="clear" w:color="000000" w:fill="FFFFFF"/>
            <w:vAlign w:val="center"/>
          </w:tcPr>
          <w:p w:rsidR="00354E62" w:rsidRPr="00A5746B" w:rsidRDefault="00354E62" w:rsidP="00DC1E63">
            <w:pPr>
              <w:jc w:val="center"/>
              <w:rPr>
                <w:sz w:val="22"/>
              </w:rPr>
            </w:pPr>
          </w:p>
        </w:tc>
        <w:tc>
          <w:tcPr>
            <w:tcW w:w="439" w:type="pct"/>
            <w:shd w:val="clear" w:color="000000" w:fill="FFFFFF"/>
            <w:vAlign w:val="center"/>
          </w:tcPr>
          <w:p w:rsidR="00354E62" w:rsidRPr="00A5746B" w:rsidRDefault="00354E62" w:rsidP="00DC1E63">
            <w:pPr>
              <w:jc w:val="center"/>
              <w:rPr>
                <w:sz w:val="22"/>
              </w:rPr>
            </w:pPr>
            <w:r w:rsidRPr="00A5746B">
              <w:rPr>
                <w:sz w:val="22"/>
              </w:rPr>
              <w:t>403,2</w:t>
            </w:r>
          </w:p>
        </w:tc>
        <w:tc>
          <w:tcPr>
            <w:tcW w:w="504" w:type="pct"/>
            <w:shd w:val="clear" w:color="000000" w:fill="FFFFFF"/>
            <w:vAlign w:val="center"/>
          </w:tcPr>
          <w:p w:rsidR="00354E62" w:rsidRPr="00A5746B" w:rsidRDefault="00354E62" w:rsidP="00DC1E63">
            <w:pPr>
              <w:jc w:val="center"/>
              <w:rPr>
                <w:sz w:val="22"/>
              </w:rPr>
            </w:pPr>
          </w:p>
        </w:tc>
        <w:tc>
          <w:tcPr>
            <w:tcW w:w="343" w:type="pct"/>
            <w:shd w:val="clear" w:color="000000" w:fill="FFFFFF"/>
            <w:vAlign w:val="center"/>
          </w:tcPr>
          <w:p w:rsidR="00354E62" w:rsidRPr="00A5746B" w:rsidRDefault="00354E62" w:rsidP="00DC1E63">
            <w:pPr>
              <w:jc w:val="center"/>
              <w:rPr>
                <w:sz w:val="22"/>
              </w:rPr>
            </w:pPr>
          </w:p>
        </w:tc>
        <w:tc>
          <w:tcPr>
            <w:tcW w:w="458" w:type="pct"/>
            <w:shd w:val="clear" w:color="000000" w:fill="FFFFFF"/>
            <w:vAlign w:val="center"/>
          </w:tcPr>
          <w:p w:rsidR="00354E62" w:rsidRPr="00A5746B" w:rsidRDefault="00354E62" w:rsidP="00DC1E63">
            <w:pPr>
              <w:jc w:val="center"/>
              <w:rPr>
                <w:sz w:val="22"/>
              </w:rPr>
            </w:pPr>
          </w:p>
        </w:tc>
      </w:tr>
      <w:tr w:rsidR="00354E62" w:rsidRPr="00A5746B" w:rsidTr="00DC1E63">
        <w:trPr>
          <w:cantSplit/>
        </w:trPr>
        <w:tc>
          <w:tcPr>
            <w:tcW w:w="225" w:type="pct"/>
            <w:shd w:val="clear" w:color="000000" w:fill="FFFFFF"/>
            <w:vAlign w:val="center"/>
          </w:tcPr>
          <w:p w:rsidR="00354E62" w:rsidRPr="00A5746B" w:rsidRDefault="00354E62" w:rsidP="002956A6">
            <w:pPr>
              <w:jc w:val="center"/>
              <w:rPr>
                <w:rFonts w:eastAsia="Times New Roman"/>
                <w:sz w:val="22"/>
                <w:lang w:eastAsia="ru-RU"/>
              </w:rPr>
            </w:pPr>
          </w:p>
        </w:tc>
        <w:tc>
          <w:tcPr>
            <w:tcW w:w="1513" w:type="pct"/>
            <w:shd w:val="clear" w:color="000000" w:fill="FFFFFF"/>
            <w:vAlign w:val="center"/>
          </w:tcPr>
          <w:p w:rsidR="00354E62" w:rsidRPr="00A5746B" w:rsidRDefault="00354E62" w:rsidP="005A3BF5">
            <w:pPr>
              <w:ind w:firstLineChars="100" w:firstLine="220"/>
              <w:rPr>
                <w:iCs/>
                <w:sz w:val="22"/>
              </w:rPr>
            </w:pPr>
            <w:r w:rsidRPr="00A5746B">
              <w:rPr>
                <w:iCs/>
                <w:sz w:val="22"/>
              </w:rPr>
              <w:t>Строительство тепловой сети для подкл</w:t>
            </w:r>
            <w:r w:rsidRPr="00A5746B">
              <w:rPr>
                <w:iCs/>
                <w:sz w:val="22"/>
              </w:rPr>
              <w:t>ю</w:t>
            </w:r>
            <w:r w:rsidRPr="00A5746B">
              <w:rPr>
                <w:iCs/>
                <w:sz w:val="22"/>
              </w:rPr>
              <w:t>чения жилого дома (п. Пудем, ул. Кирова, 19)</w:t>
            </w:r>
          </w:p>
        </w:tc>
        <w:tc>
          <w:tcPr>
            <w:tcW w:w="519" w:type="pct"/>
            <w:shd w:val="clear" w:color="000000" w:fill="FFFFFF"/>
            <w:vAlign w:val="center"/>
          </w:tcPr>
          <w:p w:rsidR="00354E62" w:rsidRPr="00A5746B" w:rsidRDefault="00354E62" w:rsidP="00DC1E63">
            <w:pPr>
              <w:jc w:val="center"/>
              <w:rPr>
                <w:sz w:val="22"/>
              </w:rPr>
            </w:pPr>
            <w:r w:rsidRPr="00A5746B">
              <w:rPr>
                <w:sz w:val="22"/>
              </w:rPr>
              <w:t>134,4</w:t>
            </w:r>
          </w:p>
        </w:tc>
        <w:tc>
          <w:tcPr>
            <w:tcW w:w="479" w:type="pct"/>
            <w:shd w:val="clear" w:color="000000" w:fill="FFFFFF"/>
            <w:vAlign w:val="center"/>
          </w:tcPr>
          <w:p w:rsidR="00354E62" w:rsidRPr="00A5746B" w:rsidRDefault="00354E62" w:rsidP="00DC1E63">
            <w:pPr>
              <w:jc w:val="center"/>
              <w:rPr>
                <w:sz w:val="22"/>
              </w:rPr>
            </w:pPr>
          </w:p>
        </w:tc>
        <w:tc>
          <w:tcPr>
            <w:tcW w:w="520" w:type="pct"/>
            <w:shd w:val="clear" w:color="000000" w:fill="FFFFFF"/>
            <w:vAlign w:val="center"/>
          </w:tcPr>
          <w:p w:rsidR="00354E62" w:rsidRPr="00A5746B" w:rsidRDefault="00354E62" w:rsidP="00DC1E63">
            <w:pPr>
              <w:jc w:val="center"/>
              <w:rPr>
                <w:sz w:val="22"/>
              </w:rPr>
            </w:pPr>
          </w:p>
        </w:tc>
        <w:tc>
          <w:tcPr>
            <w:tcW w:w="439" w:type="pct"/>
            <w:shd w:val="clear" w:color="000000" w:fill="FFFFFF"/>
            <w:vAlign w:val="center"/>
          </w:tcPr>
          <w:p w:rsidR="00354E62" w:rsidRPr="00A5746B" w:rsidRDefault="00354E62" w:rsidP="00DC1E63">
            <w:pPr>
              <w:jc w:val="center"/>
              <w:rPr>
                <w:sz w:val="22"/>
              </w:rPr>
            </w:pPr>
          </w:p>
        </w:tc>
        <w:tc>
          <w:tcPr>
            <w:tcW w:w="504" w:type="pct"/>
            <w:shd w:val="clear" w:color="000000" w:fill="FFFFFF"/>
            <w:vAlign w:val="center"/>
          </w:tcPr>
          <w:p w:rsidR="00354E62" w:rsidRPr="00A5746B" w:rsidRDefault="00354E62" w:rsidP="00DC1E63">
            <w:pPr>
              <w:jc w:val="center"/>
              <w:rPr>
                <w:sz w:val="22"/>
              </w:rPr>
            </w:pPr>
          </w:p>
        </w:tc>
        <w:tc>
          <w:tcPr>
            <w:tcW w:w="343" w:type="pct"/>
            <w:shd w:val="clear" w:color="000000" w:fill="FFFFFF"/>
            <w:vAlign w:val="center"/>
          </w:tcPr>
          <w:p w:rsidR="00354E62" w:rsidRPr="00A5746B" w:rsidRDefault="00354E62" w:rsidP="00DC1E63">
            <w:pPr>
              <w:jc w:val="center"/>
              <w:rPr>
                <w:sz w:val="22"/>
              </w:rPr>
            </w:pPr>
            <w:r w:rsidRPr="00A5746B">
              <w:rPr>
                <w:sz w:val="22"/>
              </w:rPr>
              <w:t>134,4</w:t>
            </w:r>
          </w:p>
        </w:tc>
        <w:tc>
          <w:tcPr>
            <w:tcW w:w="458" w:type="pct"/>
            <w:shd w:val="clear" w:color="000000" w:fill="FFFFFF"/>
            <w:vAlign w:val="center"/>
          </w:tcPr>
          <w:p w:rsidR="00354E62" w:rsidRPr="00A5746B" w:rsidRDefault="00354E62" w:rsidP="00DC1E63">
            <w:pPr>
              <w:jc w:val="center"/>
              <w:rPr>
                <w:sz w:val="22"/>
              </w:rPr>
            </w:pPr>
          </w:p>
        </w:tc>
      </w:tr>
      <w:tr w:rsidR="00354E62" w:rsidRPr="00A5746B" w:rsidTr="00DC1E63">
        <w:trPr>
          <w:cantSplit/>
        </w:trPr>
        <w:tc>
          <w:tcPr>
            <w:tcW w:w="225" w:type="pct"/>
            <w:shd w:val="clear" w:color="000000" w:fill="FFFFFF"/>
            <w:vAlign w:val="center"/>
          </w:tcPr>
          <w:p w:rsidR="00354E62" w:rsidRPr="00A5746B" w:rsidRDefault="00354E62" w:rsidP="002956A6">
            <w:pPr>
              <w:jc w:val="center"/>
              <w:rPr>
                <w:rFonts w:eastAsia="Times New Roman"/>
                <w:sz w:val="22"/>
                <w:lang w:eastAsia="ru-RU"/>
              </w:rPr>
            </w:pPr>
          </w:p>
        </w:tc>
        <w:tc>
          <w:tcPr>
            <w:tcW w:w="1513" w:type="pct"/>
            <w:shd w:val="clear" w:color="000000" w:fill="FFFFFF"/>
            <w:vAlign w:val="center"/>
          </w:tcPr>
          <w:p w:rsidR="00354E62" w:rsidRPr="00A5746B" w:rsidRDefault="00354E62" w:rsidP="005A3BF5">
            <w:pPr>
              <w:ind w:firstLineChars="100" w:firstLine="220"/>
              <w:rPr>
                <w:iCs/>
                <w:sz w:val="22"/>
              </w:rPr>
            </w:pPr>
            <w:r w:rsidRPr="00A5746B">
              <w:rPr>
                <w:iCs/>
                <w:sz w:val="22"/>
              </w:rPr>
              <w:t>Строительство тепловой сети для подкл</w:t>
            </w:r>
            <w:r w:rsidRPr="00A5746B">
              <w:rPr>
                <w:iCs/>
                <w:sz w:val="22"/>
              </w:rPr>
              <w:t>ю</w:t>
            </w:r>
            <w:r w:rsidRPr="00A5746B">
              <w:rPr>
                <w:iCs/>
                <w:sz w:val="22"/>
              </w:rPr>
              <w:t>чения жилого дома (п. Пудем, ул. Энгельса, 32)</w:t>
            </w:r>
          </w:p>
        </w:tc>
        <w:tc>
          <w:tcPr>
            <w:tcW w:w="519" w:type="pct"/>
            <w:shd w:val="clear" w:color="000000" w:fill="FFFFFF"/>
            <w:vAlign w:val="center"/>
          </w:tcPr>
          <w:p w:rsidR="00354E62" w:rsidRPr="00A5746B" w:rsidRDefault="00354E62" w:rsidP="00DC1E63">
            <w:pPr>
              <w:jc w:val="center"/>
              <w:rPr>
                <w:sz w:val="22"/>
              </w:rPr>
            </w:pPr>
            <w:r w:rsidRPr="00A5746B">
              <w:rPr>
                <w:sz w:val="22"/>
              </w:rPr>
              <w:t>302,4</w:t>
            </w:r>
          </w:p>
        </w:tc>
        <w:tc>
          <w:tcPr>
            <w:tcW w:w="479" w:type="pct"/>
            <w:shd w:val="clear" w:color="000000" w:fill="FFFFFF"/>
            <w:vAlign w:val="center"/>
          </w:tcPr>
          <w:p w:rsidR="00354E62" w:rsidRPr="00A5746B" w:rsidRDefault="00354E62" w:rsidP="00DC1E63">
            <w:pPr>
              <w:jc w:val="center"/>
              <w:rPr>
                <w:sz w:val="22"/>
              </w:rPr>
            </w:pPr>
          </w:p>
        </w:tc>
        <w:tc>
          <w:tcPr>
            <w:tcW w:w="520" w:type="pct"/>
            <w:shd w:val="clear" w:color="000000" w:fill="FFFFFF"/>
            <w:vAlign w:val="center"/>
          </w:tcPr>
          <w:p w:rsidR="00354E62" w:rsidRPr="00A5746B" w:rsidRDefault="00354E62" w:rsidP="00DC1E63">
            <w:pPr>
              <w:jc w:val="center"/>
              <w:rPr>
                <w:sz w:val="22"/>
              </w:rPr>
            </w:pPr>
          </w:p>
        </w:tc>
        <w:tc>
          <w:tcPr>
            <w:tcW w:w="439" w:type="pct"/>
            <w:shd w:val="clear" w:color="000000" w:fill="FFFFFF"/>
            <w:vAlign w:val="center"/>
          </w:tcPr>
          <w:p w:rsidR="00354E62" w:rsidRPr="00A5746B" w:rsidRDefault="00354E62" w:rsidP="00DC1E63">
            <w:pPr>
              <w:jc w:val="center"/>
              <w:rPr>
                <w:sz w:val="22"/>
              </w:rPr>
            </w:pPr>
          </w:p>
        </w:tc>
        <w:tc>
          <w:tcPr>
            <w:tcW w:w="504" w:type="pct"/>
            <w:shd w:val="clear" w:color="000000" w:fill="FFFFFF"/>
            <w:vAlign w:val="center"/>
          </w:tcPr>
          <w:p w:rsidR="00354E62" w:rsidRPr="00A5746B" w:rsidRDefault="00354E62" w:rsidP="00DC1E63">
            <w:pPr>
              <w:jc w:val="center"/>
              <w:rPr>
                <w:sz w:val="22"/>
              </w:rPr>
            </w:pPr>
          </w:p>
        </w:tc>
        <w:tc>
          <w:tcPr>
            <w:tcW w:w="343" w:type="pct"/>
            <w:shd w:val="clear" w:color="000000" w:fill="FFFFFF"/>
            <w:vAlign w:val="center"/>
          </w:tcPr>
          <w:p w:rsidR="00354E62" w:rsidRPr="00A5746B" w:rsidRDefault="00354E62" w:rsidP="00DC1E63">
            <w:pPr>
              <w:jc w:val="center"/>
              <w:rPr>
                <w:sz w:val="22"/>
              </w:rPr>
            </w:pPr>
            <w:r w:rsidRPr="00A5746B">
              <w:rPr>
                <w:sz w:val="22"/>
              </w:rPr>
              <w:t>302,4</w:t>
            </w:r>
          </w:p>
        </w:tc>
        <w:tc>
          <w:tcPr>
            <w:tcW w:w="458" w:type="pct"/>
            <w:shd w:val="clear" w:color="000000" w:fill="FFFFFF"/>
            <w:vAlign w:val="center"/>
          </w:tcPr>
          <w:p w:rsidR="00354E62" w:rsidRPr="00A5746B" w:rsidRDefault="00354E62" w:rsidP="00DC1E63">
            <w:pPr>
              <w:jc w:val="center"/>
              <w:rPr>
                <w:sz w:val="22"/>
              </w:rPr>
            </w:pPr>
          </w:p>
        </w:tc>
      </w:tr>
      <w:tr w:rsidR="00354E62" w:rsidRPr="00A5746B" w:rsidTr="00DC1E63">
        <w:trPr>
          <w:cantSplit/>
        </w:trPr>
        <w:tc>
          <w:tcPr>
            <w:tcW w:w="225" w:type="pct"/>
            <w:shd w:val="clear" w:color="000000" w:fill="FFFFFF"/>
            <w:vAlign w:val="center"/>
          </w:tcPr>
          <w:p w:rsidR="00354E62" w:rsidRPr="00A5746B" w:rsidRDefault="00354E62" w:rsidP="002956A6">
            <w:pPr>
              <w:jc w:val="center"/>
              <w:rPr>
                <w:rFonts w:eastAsia="Times New Roman"/>
                <w:sz w:val="22"/>
                <w:lang w:eastAsia="ru-RU"/>
              </w:rPr>
            </w:pPr>
            <w:r w:rsidRPr="00A5746B">
              <w:rPr>
                <w:rFonts w:eastAsia="Times New Roman"/>
                <w:sz w:val="22"/>
                <w:lang w:eastAsia="ru-RU"/>
              </w:rPr>
              <w:t>2.2</w:t>
            </w:r>
          </w:p>
        </w:tc>
        <w:tc>
          <w:tcPr>
            <w:tcW w:w="1513" w:type="pct"/>
            <w:shd w:val="clear" w:color="000000" w:fill="FFFFFF"/>
            <w:vAlign w:val="center"/>
          </w:tcPr>
          <w:p w:rsidR="00354E62" w:rsidRPr="00A5746B" w:rsidRDefault="00354E62" w:rsidP="002956A6">
            <w:pPr>
              <w:rPr>
                <w:sz w:val="22"/>
              </w:rPr>
            </w:pPr>
            <w:r w:rsidRPr="00A5746B">
              <w:rPr>
                <w:sz w:val="22"/>
              </w:rPr>
              <w:t>Зона действия ООО «Удмуртская Тепл</w:t>
            </w:r>
            <w:r w:rsidRPr="00A5746B">
              <w:rPr>
                <w:sz w:val="22"/>
              </w:rPr>
              <w:t>о</w:t>
            </w:r>
            <w:r w:rsidRPr="00A5746B">
              <w:rPr>
                <w:sz w:val="22"/>
              </w:rPr>
              <w:t>снабжающая Компания»</w:t>
            </w:r>
          </w:p>
        </w:tc>
        <w:tc>
          <w:tcPr>
            <w:tcW w:w="519" w:type="pct"/>
            <w:shd w:val="clear" w:color="000000" w:fill="FFFFFF"/>
            <w:vAlign w:val="center"/>
          </w:tcPr>
          <w:p w:rsidR="00354E62" w:rsidRPr="00A5746B" w:rsidRDefault="00354E62" w:rsidP="00DC1E63">
            <w:pPr>
              <w:jc w:val="center"/>
              <w:rPr>
                <w:sz w:val="22"/>
              </w:rPr>
            </w:pPr>
            <w:r w:rsidRPr="00A5746B">
              <w:rPr>
                <w:sz w:val="22"/>
              </w:rPr>
              <w:t>1579,2</w:t>
            </w:r>
          </w:p>
        </w:tc>
        <w:tc>
          <w:tcPr>
            <w:tcW w:w="479" w:type="pct"/>
            <w:shd w:val="clear" w:color="000000" w:fill="FFFFFF"/>
            <w:vAlign w:val="center"/>
          </w:tcPr>
          <w:p w:rsidR="00354E62" w:rsidRPr="00A5746B" w:rsidRDefault="00354E62" w:rsidP="00DC1E63">
            <w:pPr>
              <w:jc w:val="center"/>
              <w:rPr>
                <w:sz w:val="22"/>
              </w:rPr>
            </w:pPr>
            <w:r w:rsidRPr="00A5746B">
              <w:rPr>
                <w:sz w:val="22"/>
              </w:rPr>
              <w:t>0</w:t>
            </w:r>
          </w:p>
        </w:tc>
        <w:tc>
          <w:tcPr>
            <w:tcW w:w="520" w:type="pct"/>
            <w:shd w:val="clear" w:color="000000" w:fill="FFFFFF"/>
            <w:vAlign w:val="center"/>
          </w:tcPr>
          <w:p w:rsidR="00354E62" w:rsidRPr="00A5746B" w:rsidRDefault="00354E62" w:rsidP="00DC1E63">
            <w:pPr>
              <w:jc w:val="center"/>
              <w:rPr>
                <w:sz w:val="22"/>
              </w:rPr>
            </w:pPr>
            <w:r w:rsidRPr="00A5746B">
              <w:rPr>
                <w:sz w:val="22"/>
              </w:rPr>
              <w:t>840</w:t>
            </w:r>
          </w:p>
        </w:tc>
        <w:tc>
          <w:tcPr>
            <w:tcW w:w="439" w:type="pct"/>
            <w:shd w:val="clear" w:color="000000" w:fill="FFFFFF"/>
            <w:vAlign w:val="center"/>
          </w:tcPr>
          <w:p w:rsidR="00354E62" w:rsidRPr="00A5746B" w:rsidRDefault="00354E62" w:rsidP="00DC1E63">
            <w:pPr>
              <w:jc w:val="center"/>
              <w:rPr>
                <w:sz w:val="22"/>
              </w:rPr>
            </w:pPr>
            <w:r w:rsidRPr="00A5746B">
              <w:rPr>
                <w:sz w:val="22"/>
              </w:rPr>
              <w:t>168</w:t>
            </w:r>
          </w:p>
        </w:tc>
        <w:tc>
          <w:tcPr>
            <w:tcW w:w="504" w:type="pct"/>
            <w:shd w:val="clear" w:color="000000" w:fill="FFFFFF"/>
            <w:vAlign w:val="center"/>
          </w:tcPr>
          <w:p w:rsidR="00354E62" w:rsidRPr="00A5746B" w:rsidRDefault="00354E62" w:rsidP="00DC1E63">
            <w:pPr>
              <w:jc w:val="center"/>
              <w:rPr>
                <w:sz w:val="22"/>
              </w:rPr>
            </w:pPr>
            <w:r w:rsidRPr="00A5746B">
              <w:rPr>
                <w:sz w:val="22"/>
              </w:rPr>
              <w:t>0</w:t>
            </w:r>
          </w:p>
        </w:tc>
        <w:tc>
          <w:tcPr>
            <w:tcW w:w="343" w:type="pct"/>
            <w:shd w:val="clear" w:color="000000" w:fill="FFFFFF"/>
            <w:vAlign w:val="center"/>
          </w:tcPr>
          <w:p w:rsidR="00354E62" w:rsidRPr="00A5746B" w:rsidRDefault="00354E62" w:rsidP="00DC1E63">
            <w:pPr>
              <w:jc w:val="center"/>
              <w:rPr>
                <w:sz w:val="22"/>
              </w:rPr>
            </w:pPr>
            <w:r w:rsidRPr="00A5746B">
              <w:rPr>
                <w:sz w:val="22"/>
              </w:rPr>
              <w:t>0</w:t>
            </w:r>
          </w:p>
        </w:tc>
        <w:tc>
          <w:tcPr>
            <w:tcW w:w="458" w:type="pct"/>
            <w:shd w:val="clear" w:color="000000" w:fill="FFFFFF"/>
            <w:vAlign w:val="center"/>
          </w:tcPr>
          <w:p w:rsidR="00354E62" w:rsidRPr="00A5746B" w:rsidRDefault="00354E62" w:rsidP="00DC1E63">
            <w:pPr>
              <w:jc w:val="center"/>
              <w:rPr>
                <w:sz w:val="22"/>
              </w:rPr>
            </w:pPr>
            <w:r w:rsidRPr="00A5746B">
              <w:rPr>
                <w:sz w:val="22"/>
              </w:rPr>
              <w:t>571,2</w:t>
            </w:r>
          </w:p>
        </w:tc>
      </w:tr>
      <w:tr w:rsidR="00354E62" w:rsidRPr="00A5746B" w:rsidTr="00DC1E63">
        <w:trPr>
          <w:cantSplit/>
        </w:trPr>
        <w:tc>
          <w:tcPr>
            <w:tcW w:w="225" w:type="pct"/>
            <w:shd w:val="clear" w:color="000000" w:fill="FFFFFF"/>
            <w:vAlign w:val="center"/>
          </w:tcPr>
          <w:p w:rsidR="00354E62" w:rsidRPr="00A5746B" w:rsidRDefault="00354E62" w:rsidP="002956A6">
            <w:pPr>
              <w:jc w:val="center"/>
              <w:rPr>
                <w:rFonts w:eastAsia="Times New Roman"/>
                <w:sz w:val="22"/>
                <w:lang w:eastAsia="ru-RU"/>
              </w:rPr>
            </w:pPr>
          </w:p>
        </w:tc>
        <w:tc>
          <w:tcPr>
            <w:tcW w:w="1513" w:type="pct"/>
            <w:shd w:val="clear" w:color="000000" w:fill="FFFFFF"/>
            <w:vAlign w:val="center"/>
          </w:tcPr>
          <w:p w:rsidR="00354E62" w:rsidRPr="00A5746B" w:rsidRDefault="00354E62" w:rsidP="005A3BF5">
            <w:pPr>
              <w:ind w:firstLineChars="100" w:firstLine="220"/>
              <w:rPr>
                <w:iCs/>
                <w:sz w:val="22"/>
              </w:rPr>
            </w:pPr>
            <w:r w:rsidRPr="00A5746B">
              <w:rPr>
                <w:iCs/>
                <w:sz w:val="22"/>
              </w:rPr>
              <w:t>Строительство тепловой сети для подкл</w:t>
            </w:r>
            <w:r w:rsidRPr="00A5746B">
              <w:rPr>
                <w:iCs/>
                <w:sz w:val="22"/>
              </w:rPr>
              <w:t>ю</w:t>
            </w:r>
            <w:r w:rsidRPr="00A5746B">
              <w:rPr>
                <w:iCs/>
                <w:sz w:val="22"/>
              </w:rPr>
              <w:t>чения здания новой детской школы искусств</w:t>
            </w:r>
          </w:p>
        </w:tc>
        <w:tc>
          <w:tcPr>
            <w:tcW w:w="519" w:type="pct"/>
            <w:shd w:val="clear" w:color="000000" w:fill="FFFFFF"/>
            <w:vAlign w:val="center"/>
          </w:tcPr>
          <w:p w:rsidR="00354E62" w:rsidRPr="00A5746B" w:rsidRDefault="00354E62" w:rsidP="00DC1E63">
            <w:pPr>
              <w:jc w:val="center"/>
              <w:rPr>
                <w:sz w:val="22"/>
              </w:rPr>
            </w:pPr>
            <w:r w:rsidRPr="00A5746B">
              <w:rPr>
                <w:sz w:val="22"/>
              </w:rPr>
              <w:t>604,8</w:t>
            </w:r>
          </w:p>
        </w:tc>
        <w:tc>
          <w:tcPr>
            <w:tcW w:w="479" w:type="pct"/>
            <w:shd w:val="clear" w:color="000000" w:fill="FFFFFF"/>
            <w:vAlign w:val="center"/>
          </w:tcPr>
          <w:p w:rsidR="00354E62" w:rsidRPr="00A5746B" w:rsidRDefault="00354E62" w:rsidP="00DC1E63">
            <w:pPr>
              <w:jc w:val="center"/>
              <w:rPr>
                <w:sz w:val="22"/>
              </w:rPr>
            </w:pPr>
          </w:p>
        </w:tc>
        <w:tc>
          <w:tcPr>
            <w:tcW w:w="520" w:type="pct"/>
            <w:shd w:val="clear" w:color="000000" w:fill="FFFFFF"/>
            <w:vAlign w:val="center"/>
          </w:tcPr>
          <w:p w:rsidR="00354E62" w:rsidRPr="00A5746B" w:rsidRDefault="00354E62" w:rsidP="00DC1E63">
            <w:pPr>
              <w:jc w:val="center"/>
              <w:rPr>
                <w:sz w:val="22"/>
              </w:rPr>
            </w:pPr>
            <w:r w:rsidRPr="00A5746B">
              <w:rPr>
                <w:sz w:val="22"/>
              </w:rPr>
              <w:t>604,8</w:t>
            </w:r>
          </w:p>
        </w:tc>
        <w:tc>
          <w:tcPr>
            <w:tcW w:w="439" w:type="pct"/>
            <w:shd w:val="clear" w:color="000000" w:fill="FFFFFF"/>
            <w:vAlign w:val="center"/>
          </w:tcPr>
          <w:p w:rsidR="00354E62" w:rsidRPr="00A5746B" w:rsidRDefault="00354E62" w:rsidP="00DC1E63">
            <w:pPr>
              <w:jc w:val="center"/>
              <w:rPr>
                <w:sz w:val="22"/>
              </w:rPr>
            </w:pPr>
          </w:p>
        </w:tc>
        <w:tc>
          <w:tcPr>
            <w:tcW w:w="504" w:type="pct"/>
            <w:shd w:val="clear" w:color="000000" w:fill="FFFFFF"/>
            <w:vAlign w:val="center"/>
          </w:tcPr>
          <w:p w:rsidR="00354E62" w:rsidRPr="00A5746B" w:rsidRDefault="00354E62" w:rsidP="00DC1E63">
            <w:pPr>
              <w:jc w:val="center"/>
              <w:rPr>
                <w:sz w:val="22"/>
              </w:rPr>
            </w:pPr>
          </w:p>
        </w:tc>
        <w:tc>
          <w:tcPr>
            <w:tcW w:w="343" w:type="pct"/>
            <w:shd w:val="clear" w:color="000000" w:fill="FFFFFF"/>
            <w:vAlign w:val="center"/>
          </w:tcPr>
          <w:p w:rsidR="00354E62" w:rsidRPr="00A5746B" w:rsidRDefault="00354E62" w:rsidP="00DC1E63">
            <w:pPr>
              <w:jc w:val="center"/>
              <w:rPr>
                <w:sz w:val="22"/>
              </w:rPr>
            </w:pPr>
          </w:p>
        </w:tc>
        <w:tc>
          <w:tcPr>
            <w:tcW w:w="458" w:type="pct"/>
            <w:shd w:val="clear" w:color="000000" w:fill="FFFFFF"/>
            <w:vAlign w:val="center"/>
          </w:tcPr>
          <w:p w:rsidR="00354E62" w:rsidRPr="00A5746B" w:rsidRDefault="00354E62" w:rsidP="00DC1E63">
            <w:pPr>
              <w:jc w:val="center"/>
              <w:rPr>
                <w:sz w:val="22"/>
              </w:rPr>
            </w:pPr>
          </w:p>
        </w:tc>
      </w:tr>
      <w:tr w:rsidR="00354E62" w:rsidRPr="00A5746B" w:rsidTr="00DC1E63">
        <w:trPr>
          <w:cantSplit/>
        </w:trPr>
        <w:tc>
          <w:tcPr>
            <w:tcW w:w="225" w:type="pct"/>
            <w:shd w:val="clear" w:color="000000" w:fill="FFFFFF"/>
            <w:vAlign w:val="center"/>
          </w:tcPr>
          <w:p w:rsidR="00354E62" w:rsidRPr="00A5746B" w:rsidRDefault="00354E62" w:rsidP="002956A6">
            <w:pPr>
              <w:jc w:val="center"/>
              <w:rPr>
                <w:rFonts w:eastAsia="Times New Roman"/>
                <w:sz w:val="22"/>
                <w:lang w:eastAsia="ru-RU"/>
              </w:rPr>
            </w:pPr>
          </w:p>
        </w:tc>
        <w:tc>
          <w:tcPr>
            <w:tcW w:w="1513" w:type="pct"/>
            <w:shd w:val="clear" w:color="000000" w:fill="FFFFFF"/>
            <w:vAlign w:val="center"/>
          </w:tcPr>
          <w:p w:rsidR="00354E62" w:rsidRPr="00A5746B" w:rsidRDefault="00354E62" w:rsidP="005A3BF5">
            <w:pPr>
              <w:ind w:firstLineChars="100" w:firstLine="220"/>
              <w:rPr>
                <w:iCs/>
                <w:sz w:val="22"/>
              </w:rPr>
            </w:pPr>
            <w:r w:rsidRPr="00A5746B">
              <w:rPr>
                <w:iCs/>
                <w:sz w:val="22"/>
              </w:rPr>
              <w:t>Строительство тепловой сети для подкл</w:t>
            </w:r>
            <w:r w:rsidRPr="00A5746B">
              <w:rPr>
                <w:iCs/>
                <w:sz w:val="22"/>
              </w:rPr>
              <w:t>ю</w:t>
            </w:r>
            <w:r w:rsidRPr="00A5746B">
              <w:rPr>
                <w:iCs/>
                <w:sz w:val="22"/>
              </w:rPr>
              <w:t>чения Административного здания (п. Яр, ул. Советская, 44)</w:t>
            </w:r>
          </w:p>
        </w:tc>
        <w:tc>
          <w:tcPr>
            <w:tcW w:w="519" w:type="pct"/>
            <w:shd w:val="clear" w:color="000000" w:fill="FFFFFF"/>
            <w:vAlign w:val="center"/>
          </w:tcPr>
          <w:p w:rsidR="00354E62" w:rsidRPr="00A5746B" w:rsidRDefault="00354E62" w:rsidP="00DC1E63">
            <w:pPr>
              <w:jc w:val="center"/>
              <w:rPr>
                <w:sz w:val="22"/>
              </w:rPr>
            </w:pPr>
            <w:r w:rsidRPr="00A5746B">
              <w:rPr>
                <w:sz w:val="22"/>
              </w:rPr>
              <w:t>235,2</w:t>
            </w:r>
          </w:p>
        </w:tc>
        <w:tc>
          <w:tcPr>
            <w:tcW w:w="479" w:type="pct"/>
            <w:shd w:val="clear" w:color="000000" w:fill="FFFFFF"/>
            <w:vAlign w:val="center"/>
          </w:tcPr>
          <w:p w:rsidR="00354E62" w:rsidRPr="00A5746B" w:rsidRDefault="00354E62" w:rsidP="00DC1E63">
            <w:pPr>
              <w:jc w:val="center"/>
              <w:rPr>
                <w:sz w:val="22"/>
              </w:rPr>
            </w:pPr>
          </w:p>
        </w:tc>
        <w:tc>
          <w:tcPr>
            <w:tcW w:w="520" w:type="pct"/>
            <w:shd w:val="clear" w:color="000000" w:fill="FFFFFF"/>
            <w:vAlign w:val="center"/>
          </w:tcPr>
          <w:p w:rsidR="00354E62" w:rsidRPr="00A5746B" w:rsidRDefault="00354E62" w:rsidP="00DC1E63">
            <w:pPr>
              <w:jc w:val="center"/>
              <w:rPr>
                <w:sz w:val="22"/>
              </w:rPr>
            </w:pPr>
            <w:r w:rsidRPr="00A5746B">
              <w:rPr>
                <w:sz w:val="22"/>
              </w:rPr>
              <w:t>235,2</w:t>
            </w:r>
          </w:p>
        </w:tc>
        <w:tc>
          <w:tcPr>
            <w:tcW w:w="439" w:type="pct"/>
            <w:shd w:val="clear" w:color="000000" w:fill="FFFFFF"/>
            <w:vAlign w:val="center"/>
          </w:tcPr>
          <w:p w:rsidR="00354E62" w:rsidRPr="00A5746B" w:rsidRDefault="00354E62" w:rsidP="00DC1E63">
            <w:pPr>
              <w:jc w:val="center"/>
              <w:rPr>
                <w:sz w:val="22"/>
              </w:rPr>
            </w:pPr>
          </w:p>
        </w:tc>
        <w:tc>
          <w:tcPr>
            <w:tcW w:w="504" w:type="pct"/>
            <w:shd w:val="clear" w:color="000000" w:fill="FFFFFF"/>
            <w:vAlign w:val="center"/>
          </w:tcPr>
          <w:p w:rsidR="00354E62" w:rsidRPr="00A5746B" w:rsidRDefault="00354E62" w:rsidP="00DC1E63">
            <w:pPr>
              <w:jc w:val="center"/>
              <w:rPr>
                <w:sz w:val="22"/>
              </w:rPr>
            </w:pPr>
          </w:p>
        </w:tc>
        <w:tc>
          <w:tcPr>
            <w:tcW w:w="343" w:type="pct"/>
            <w:shd w:val="clear" w:color="000000" w:fill="FFFFFF"/>
            <w:vAlign w:val="center"/>
          </w:tcPr>
          <w:p w:rsidR="00354E62" w:rsidRPr="00A5746B" w:rsidRDefault="00354E62" w:rsidP="00DC1E63">
            <w:pPr>
              <w:jc w:val="center"/>
              <w:rPr>
                <w:sz w:val="22"/>
              </w:rPr>
            </w:pPr>
          </w:p>
        </w:tc>
        <w:tc>
          <w:tcPr>
            <w:tcW w:w="458" w:type="pct"/>
            <w:shd w:val="clear" w:color="000000" w:fill="FFFFFF"/>
            <w:vAlign w:val="center"/>
          </w:tcPr>
          <w:p w:rsidR="00354E62" w:rsidRPr="00A5746B" w:rsidRDefault="00354E62" w:rsidP="00DC1E63">
            <w:pPr>
              <w:jc w:val="center"/>
              <w:rPr>
                <w:sz w:val="22"/>
              </w:rPr>
            </w:pPr>
          </w:p>
        </w:tc>
      </w:tr>
      <w:tr w:rsidR="00354E62" w:rsidRPr="00A5746B" w:rsidTr="00DC1E63">
        <w:trPr>
          <w:cantSplit/>
        </w:trPr>
        <w:tc>
          <w:tcPr>
            <w:tcW w:w="225" w:type="pct"/>
            <w:shd w:val="clear" w:color="000000" w:fill="FFFFFF"/>
            <w:vAlign w:val="center"/>
          </w:tcPr>
          <w:p w:rsidR="00354E62" w:rsidRPr="00A5746B" w:rsidRDefault="00354E62" w:rsidP="002956A6">
            <w:pPr>
              <w:jc w:val="center"/>
              <w:rPr>
                <w:rFonts w:eastAsia="Times New Roman"/>
                <w:sz w:val="22"/>
                <w:lang w:eastAsia="ru-RU"/>
              </w:rPr>
            </w:pPr>
          </w:p>
        </w:tc>
        <w:tc>
          <w:tcPr>
            <w:tcW w:w="1513" w:type="pct"/>
            <w:shd w:val="clear" w:color="000000" w:fill="FFFFFF"/>
            <w:vAlign w:val="center"/>
          </w:tcPr>
          <w:p w:rsidR="00354E62" w:rsidRPr="00A5746B" w:rsidRDefault="00354E62" w:rsidP="005A3BF5">
            <w:pPr>
              <w:ind w:firstLineChars="100" w:firstLine="220"/>
              <w:rPr>
                <w:iCs/>
                <w:sz w:val="22"/>
              </w:rPr>
            </w:pPr>
            <w:r w:rsidRPr="00A5746B">
              <w:rPr>
                <w:iCs/>
                <w:sz w:val="22"/>
              </w:rPr>
              <w:t>Строительство тепловой сети для подкл</w:t>
            </w:r>
            <w:r w:rsidRPr="00A5746B">
              <w:rPr>
                <w:iCs/>
                <w:sz w:val="22"/>
              </w:rPr>
              <w:t>ю</w:t>
            </w:r>
            <w:r w:rsidRPr="00A5746B">
              <w:rPr>
                <w:iCs/>
                <w:sz w:val="22"/>
              </w:rPr>
              <w:t>чения Административного здание (п. Пудем)</w:t>
            </w:r>
          </w:p>
        </w:tc>
        <w:tc>
          <w:tcPr>
            <w:tcW w:w="519" w:type="pct"/>
            <w:shd w:val="clear" w:color="000000" w:fill="FFFFFF"/>
            <w:vAlign w:val="center"/>
          </w:tcPr>
          <w:p w:rsidR="00354E62" w:rsidRPr="00A5746B" w:rsidRDefault="00354E62" w:rsidP="00DC1E63">
            <w:pPr>
              <w:jc w:val="center"/>
              <w:rPr>
                <w:sz w:val="22"/>
              </w:rPr>
            </w:pPr>
            <w:r w:rsidRPr="00A5746B">
              <w:rPr>
                <w:sz w:val="22"/>
              </w:rPr>
              <w:t>168</w:t>
            </w:r>
          </w:p>
        </w:tc>
        <w:tc>
          <w:tcPr>
            <w:tcW w:w="479" w:type="pct"/>
            <w:shd w:val="clear" w:color="000000" w:fill="FFFFFF"/>
            <w:vAlign w:val="center"/>
          </w:tcPr>
          <w:p w:rsidR="00354E62" w:rsidRPr="00A5746B" w:rsidRDefault="00354E62" w:rsidP="00DC1E63">
            <w:pPr>
              <w:jc w:val="center"/>
              <w:rPr>
                <w:sz w:val="22"/>
              </w:rPr>
            </w:pPr>
          </w:p>
        </w:tc>
        <w:tc>
          <w:tcPr>
            <w:tcW w:w="520" w:type="pct"/>
            <w:shd w:val="clear" w:color="000000" w:fill="FFFFFF"/>
            <w:vAlign w:val="center"/>
          </w:tcPr>
          <w:p w:rsidR="00354E62" w:rsidRPr="00A5746B" w:rsidRDefault="00354E62" w:rsidP="00DC1E63">
            <w:pPr>
              <w:jc w:val="center"/>
              <w:rPr>
                <w:sz w:val="22"/>
              </w:rPr>
            </w:pPr>
          </w:p>
        </w:tc>
        <w:tc>
          <w:tcPr>
            <w:tcW w:w="439" w:type="pct"/>
            <w:shd w:val="clear" w:color="000000" w:fill="FFFFFF"/>
            <w:vAlign w:val="center"/>
          </w:tcPr>
          <w:p w:rsidR="00354E62" w:rsidRPr="00A5746B" w:rsidRDefault="00354E62" w:rsidP="00DC1E63">
            <w:pPr>
              <w:jc w:val="center"/>
              <w:rPr>
                <w:sz w:val="22"/>
              </w:rPr>
            </w:pPr>
            <w:r w:rsidRPr="00A5746B">
              <w:rPr>
                <w:sz w:val="22"/>
              </w:rPr>
              <w:t>168</w:t>
            </w:r>
          </w:p>
        </w:tc>
        <w:tc>
          <w:tcPr>
            <w:tcW w:w="504" w:type="pct"/>
            <w:shd w:val="clear" w:color="000000" w:fill="FFFFFF"/>
            <w:vAlign w:val="center"/>
          </w:tcPr>
          <w:p w:rsidR="00354E62" w:rsidRPr="00A5746B" w:rsidRDefault="00354E62" w:rsidP="00DC1E63">
            <w:pPr>
              <w:jc w:val="center"/>
              <w:rPr>
                <w:sz w:val="22"/>
              </w:rPr>
            </w:pPr>
          </w:p>
        </w:tc>
        <w:tc>
          <w:tcPr>
            <w:tcW w:w="343" w:type="pct"/>
            <w:shd w:val="clear" w:color="000000" w:fill="FFFFFF"/>
            <w:vAlign w:val="center"/>
          </w:tcPr>
          <w:p w:rsidR="00354E62" w:rsidRPr="00A5746B" w:rsidRDefault="00354E62" w:rsidP="00DC1E63">
            <w:pPr>
              <w:jc w:val="center"/>
              <w:rPr>
                <w:sz w:val="22"/>
              </w:rPr>
            </w:pPr>
          </w:p>
        </w:tc>
        <w:tc>
          <w:tcPr>
            <w:tcW w:w="458" w:type="pct"/>
            <w:shd w:val="clear" w:color="000000" w:fill="FFFFFF"/>
            <w:vAlign w:val="center"/>
          </w:tcPr>
          <w:p w:rsidR="00354E62" w:rsidRPr="00A5746B" w:rsidRDefault="00354E62" w:rsidP="00DC1E63">
            <w:pPr>
              <w:jc w:val="center"/>
              <w:rPr>
                <w:sz w:val="22"/>
              </w:rPr>
            </w:pPr>
          </w:p>
        </w:tc>
      </w:tr>
      <w:tr w:rsidR="00354E62" w:rsidRPr="00A5746B" w:rsidTr="00DC1E63">
        <w:trPr>
          <w:cantSplit/>
        </w:trPr>
        <w:tc>
          <w:tcPr>
            <w:tcW w:w="225" w:type="pct"/>
            <w:shd w:val="clear" w:color="000000" w:fill="FFFFFF"/>
            <w:vAlign w:val="center"/>
          </w:tcPr>
          <w:p w:rsidR="00354E62" w:rsidRPr="00A5746B" w:rsidRDefault="00354E62" w:rsidP="002956A6">
            <w:pPr>
              <w:jc w:val="center"/>
              <w:rPr>
                <w:rFonts w:eastAsia="Times New Roman"/>
                <w:sz w:val="22"/>
                <w:lang w:eastAsia="ru-RU"/>
              </w:rPr>
            </w:pPr>
          </w:p>
        </w:tc>
        <w:tc>
          <w:tcPr>
            <w:tcW w:w="1513" w:type="pct"/>
            <w:shd w:val="clear" w:color="000000" w:fill="FFFFFF"/>
            <w:vAlign w:val="center"/>
          </w:tcPr>
          <w:p w:rsidR="00354E62" w:rsidRPr="00A5746B" w:rsidRDefault="00354E62" w:rsidP="005A3BF5">
            <w:pPr>
              <w:ind w:firstLineChars="100" w:firstLine="220"/>
              <w:rPr>
                <w:iCs/>
                <w:sz w:val="22"/>
              </w:rPr>
            </w:pPr>
            <w:r w:rsidRPr="00A5746B">
              <w:rPr>
                <w:iCs/>
                <w:sz w:val="22"/>
              </w:rPr>
              <w:t>Строительство тепловой сети для подкл</w:t>
            </w:r>
            <w:r w:rsidRPr="00A5746B">
              <w:rPr>
                <w:iCs/>
                <w:sz w:val="22"/>
              </w:rPr>
              <w:t>ю</w:t>
            </w:r>
            <w:r w:rsidRPr="00A5746B">
              <w:rPr>
                <w:iCs/>
                <w:sz w:val="22"/>
              </w:rPr>
              <w:t>чения Магазина (д. Бачумово)</w:t>
            </w:r>
          </w:p>
        </w:tc>
        <w:tc>
          <w:tcPr>
            <w:tcW w:w="519" w:type="pct"/>
            <w:shd w:val="clear" w:color="000000" w:fill="FFFFFF"/>
            <w:vAlign w:val="center"/>
          </w:tcPr>
          <w:p w:rsidR="00354E62" w:rsidRPr="00A5746B" w:rsidRDefault="00354E62" w:rsidP="00DC1E63">
            <w:pPr>
              <w:jc w:val="center"/>
              <w:rPr>
                <w:sz w:val="22"/>
              </w:rPr>
            </w:pPr>
            <w:r w:rsidRPr="00A5746B">
              <w:rPr>
                <w:sz w:val="22"/>
              </w:rPr>
              <w:t>571,2</w:t>
            </w:r>
          </w:p>
        </w:tc>
        <w:tc>
          <w:tcPr>
            <w:tcW w:w="479" w:type="pct"/>
            <w:shd w:val="clear" w:color="000000" w:fill="FFFFFF"/>
            <w:vAlign w:val="center"/>
          </w:tcPr>
          <w:p w:rsidR="00354E62" w:rsidRPr="00A5746B" w:rsidRDefault="00354E62" w:rsidP="00DC1E63">
            <w:pPr>
              <w:jc w:val="center"/>
              <w:rPr>
                <w:sz w:val="22"/>
              </w:rPr>
            </w:pPr>
          </w:p>
        </w:tc>
        <w:tc>
          <w:tcPr>
            <w:tcW w:w="520" w:type="pct"/>
            <w:shd w:val="clear" w:color="000000" w:fill="FFFFFF"/>
            <w:vAlign w:val="center"/>
          </w:tcPr>
          <w:p w:rsidR="00354E62" w:rsidRPr="00A5746B" w:rsidRDefault="00354E62" w:rsidP="00DC1E63">
            <w:pPr>
              <w:jc w:val="center"/>
              <w:rPr>
                <w:sz w:val="22"/>
              </w:rPr>
            </w:pPr>
          </w:p>
        </w:tc>
        <w:tc>
          <w:tcPr>
            <w:tcW w:w="439" w:type="pct"/>
            <w:shd w:val="clear" w:color="000000" w:fill="FFFFFF"/>
            <w:vAlign w:val="center"/>
          </w:tcPr>
          <w:p w:rsidR="00354E62" w:rsidRPr="00A5746B" w:rsidRDefault="00354E62" w:rsidP="00DC1E63">
            <w:pPr>
              <w:jc w:val="center"/>
              <w:rPr>
                <w:sz w:val="22"/>
              </w:rPr>
            </w:pPr>
          </w:p>
        </w:tc>
        <w:tc>
          <w:tcPr>
            <w:tcW w:w="504" w:type="pct"/>
            <w:shd w:val="clear" w:color="000000" w:fill="FFFFFF"/>
            <w:vAlign w:val="center"/>
          </w:tcPr>
          <w:p w:rsidR="00354E62" w:rsidRPr="00A5746B" w:rsidRDefault="00354E62" w:rsidP="00DC1E63">
            <w:pPr>
              <w:jc w:val="center"/>
              <w:rPr>
                <w:sz w:val="22"/>
              </w:rPr>
            </w:pPr>
          </w:p>
        </w:tc>
        <w:tc>
          <w:tcPr>
            <w:tcW w:w="343" w:type="pct"/>
            <w:shd w:val="clear" w:color="000000" w:fill="FFFFFF"/>
            <w:vAlign w:val="center"/>
          </w:tcPr>
          <w:p w:rsidR="00354E62" w:rsidRPr="00A5746B" w:rsidRDefault="00354E62" w:rsidP="00DC1E63">
            <w:pPr>
              <w:jc w:val="center"/>
              <w:rPr>
                <w:sz w:val="22"/>
              </w:rPr>
            </w:pPr>
          </w:p>
        </w:tc>
        <w:tc>
          <w:tcPr>
            <w:tcW w:w="458" w:type="pct"/>
            <w:shd w:val="clear" w:color="000000" w:fill="FFFFFF"/>
            <w:vAlign w:val="center"/>
          </w:tcPr>
          <w:p w:rsidR="00354E62" w:rsidRPr="00A5746B" w:rsidRDefault="00354E62" w:rsidP="00DC1E63">
            <w:pPr>
              <w:jc w:val="center"/>
              <w:rPr>
                <w:sz w:val="22"/>
              </w:rPr>
            </w:pPr>
            <w:r w:rsidRPr="00A5746B">
              <w:rPr>
                <w:sz w:val="22"/>
              </w:rPr>
              <w:t>571,2</w:t>
            </w:r>
          </w:p>
        </w:tc>
      </w:tr>
      <w:tr w:rsidR="00354E62" w:rsidRPr="00A5746B" w:rsidTr="00DC1E63">
        <w:trPr>
          <w:cantSplit/>
        </w:trPr>
        <w:tc>
          <w:tcPr>
            <w:tcW w:w="225" w:type="pct"/>
            <w:shd w:val="clear" w:color="000000" w:fill="FFFFFF"/>
            <w:vAlign w:val="center"/>
          </w:tcPr>
          <w:p w:rsidR="00354E62" w:rsidRPr="00A5746B" w:rsidRDefault="00354E62" w:rsidP="002956A6">
            <w:pPr>
              <w:jc w:val="center"/>
              <w:rPr>
                <w:rFonts w:eastAsia="Times New Roman"/>
                <w:sz w:val="22"/>
                <w:lang w:eastAsia="ru-RU"/>
              </w:rPr>
            </w:pPr>
          </w:p>
        </w:tc>
        <w:tc>
          <w:tcPr>
            <w:tcW w:w="1513" w:type="pct"/>
            <w:shd w:val="clear" w:color="000000" w:fill="FFFFFF"/>
            <w:vAlign w:val="center"/>
          </w:tcPr>
          <w:p w:rsidR="00354E62" w:rsidRPr="00A5746B" w:rsidRDefault="00354E62" w:rsidP="002956A6">
            <w:pPr>
              <w:rPr>
                <w:sz w:val="22"/>
              </w:rPr>
            </w:pPr>
            <w:r w:rsidRPr="00A5746B">
              <w:rPr>
                <w:sz w:val="22"/>
              </w:rPr>
              <w:t>ВСЕГО:</w:t>
            </w:r>
          </w:p>
        </w:tc>
        <w:tc>
          <w:tcPr>
            <w:tcW w:w="519" w:type="pct"/>
            <w:shd w:val="clear" w:color="000000" w:fill="FFFFFF"/>
            <w:vAlign w:val="center"/>
          </w:tcPr>
          <w:p w:rsidR="00354E62" w:rsidRPr="00A5746B" w:rsidRDefault="00354E62">
            <w:pPr>
              <w:jc w:val="center"/>
              <w:rPr>
                <w:b/>
                <w:bCs/>
                <w:sz w:val="22"/>
              </w:rPr>
            </w:pPr>
            <w:r w:rsidRPr="00A5746B">
              <w:rPr>
                <w:b/>
                <w:bCs/>
                <w:sz w:val="22"/>
              </w:rPr>
              <w:t>53392,0</w:t>
            </w:r>
          </w:p>
        </w:tc>
        <w:tc>
          <w:tcPr>
            <w:tcW w:w="479" w:type="pct"/>
            <w:shd w:val="clear" w:color="000000" w:fill="FFFFFF"/>
            <w:vAlign w:val="center"/>
          </w:tcPr>
          <w:p w:rsidR="00354E62" w:rsidRPr="00A5746B" w:rsidRDefault="00354E62">
            <w:pPr>
              <w:jc w:val="center"/>
              <w:rPr>
                <w:b/>
                <w:bCs/>
                <w:sz w:val="22"/>
              </w:rPr>
            </w:pPr>
            <w:r w:rsidRPr="00A5746B">
              <w:rPr>
                <w:b/>
                <w:bCs/>
                <w:sz w:val="22"/>
              </w:rPr>
              <w:t>6347,2</w:t>
            </w:r>
          </w:p>
        </w:tc>
        <w:tc>
          <w:tcPr>
            <w:tcW w:w="520" w:type="pct"/>
            <w:shd w:val="clear" w:color="000000" w:fill="FFFFFF"/>
            <w:vAlign w:val="center"/>
          </w:tcPr>
          <w:p w:rsidR="00354E62" w:rsidRPr="00A5746B" w:rsidRDefault="00354E62">
            <w:pPr>
              <w:jc w:val="center"/>
              <w:rPr>
                <w:b/>
                <w:bCs/>
                <w:sz w:val="22"/>
              </w:rPr>
            </w:pPr>
            <w:r w:rsidRPr="00A5746B">
              <w:rPr>
                <w:b/>
                <w:bCs/>
                <w:sz w:val="22"/>
              </w:rPr>
              <w:t>5977,6</w:t>
            </w:r>
          </w:p>
        </w:tc>
        <w:tc>
          <w:tcPr>
            <w:tcW w:w="439" w:type="pct"/>
            <w:shd w:val="clear" w:color="000000" w:fill="FFFFFF"/>
            <w:vAlign w:val="center"/>
          </w:tcPr>
          <w:p w:rsidR="00354E62" w:rsidRPr="00A5746B" w:rsidRDefault="00354E62">
            <w:pPr>
              <w:jc w:val="center"/>
              <w:rPr>
                <w:b/>
                <w:bCs/>
                <w:sz w:val="22"/>
              </w:rPr>
            </w:pPr>
            <w:r w:rsidRPr="00A5746B">
              <w:rPr>
                <w:b/>
                <w:bCs/>
                <w:sz w:val="22"/>
              </w:rPr>
              <w:t>7859,2</w:t>
            </w:r>
          </w:p>
        </w:tc>
        <w:tc>
          <w:tcPr>
            <w:tcW w:w="504" w:type="pct"/>
            <w:shd w:val="clear" w:color="000000" w:fill="FFFFFF"/>
            <w:vAlign w:val="center"/>
          </w:tcPr>
          <w:p w:rsidR="00354E62" w:rsidRPr="00A5746B" w:rsidRDefault="00354E62">
            <w:pPr>
              <w:jc w:val="center"/>
              <w:rPr>
                <w:b/>
                <w:bCs/>
                <w:sz w:val="22"/>
              </w:rPr>
            </w:pPr>
            <w:r w:rsidRPr="00A5746B">
              <w:rPr>
                <w:b/>
                <w:bCs/>
                <w:sz w:val="22"/>
              </w:rPr>
              <w:t>4600,0</w:t>
            </w:r>
          </w:p>
        </w:tc>
        <w:tc>
          <w:tcPr>
            <w:tcW w:w="343" w:type="pct"/>
            <w:shd w:val="clear" w:color="000000" w:fill="FFFFFF"/>
            <w:vAlign w:val="center"/>
          </w:tcPr>
          <w:p w:rsidR="00354E62" w:rsidRPr="00A5746B" w:rsidRDefault="00354E62">
            <w:pPr>
              <w:jc w:val="center"/>
              <w:rPr>
                <w:b/>
                <w:bCs/>
                <w:sz w:val="22"/>
              </w:rPr>
            </w:pPr>
            <w:r w:rsidRPr="00A5746B">
              <w:rPr>
                <w:b/>
                <w:bCs/>
                <w:sz w:val="22"/>
              </w:rPr>
              <w:t>5036,8</w:t>
            </w:r>
          </w:p>
        </w:tc>
        <w:tc>
          <w:tcPr>
            <w:tcW w:w="458" w:type="pct"/>
            <w:shd w:val="clear" w:color="000000" w:fill="FFFFFF"/>
            <w:vAlign w:val="center"/>
          </w:tcPr>
          <w:p w:rsidR="00354E62" w:rsidRPr="00A5746B" w:rsidRDefault="00354E62">
            <w:pPr>
              <w:jc w:val="center"/>
              <w:rPr>
                <w:b/>
                <w:bCs/>
                <w:sz w:val="22"/>
              </w:rPr>
            </w:pPr>
            <w:r w:rsidRPr="00A5746B">
              <w:rPr>
                <w:b/>
                <w:bCs/>
                <w:sz w:val="22"/>
              </w:rPr>
              <w:t>23571,2</w:t>
            </w:r>
          </w:p>
        </w:tc>
      </w:tr>
    </w:tbl>
    <w:p w:rsidR="00D709D2" w:rsidRPr="00A5746B" w:rsidRDefault="00EF6A30" w:rsidP="0006129B">
      <w:pPr>
        <w:tabs>
          <w:tab w:val="left" w:pos="0"/>
        </w:tabs>
        <w:rPr>
          <w:rFonts w:eastAsia="Times New Roman"/>
          <w:szCs w:val="24"/>
          <w:lang w:eastAsia="ru-RU"/>
        </w:rPr>
      </w:pPr>
      <w:r w:rsidRPr="00A5746B">
        <w:rPr>
          <w:rFonts w:eastAsia="Times New Roman"/>
          <w:szCs w:val="24"/>
          <w:lang w:eastAsia="ru-RU"/>
        </w:rPr>
        <w:t>*- Объемы инвестиций в развитие системы теплоснабжения определены по укрупненным показателям на основании объектов-аналогов и должны быть уточнены на последующих стадиях проектирования.</w:t>
      </w:r>
    </w:p>
    <w:p w:rsidR="00D023B5" w:rsidRPr="00A5746B" w:rsidRDefault="00D023B5" w:rsidP="0006129B">
      <w:pPr>
        <w:tabs>
          <w:tab w:val="left" w:pos="0"/>
        </w:tabs>
        <w:ind w:firstLine="709"/>
        <w:rPr>
          <w:rFonts w:eastAsia="Times New Roman"/>
          <w:b/>
          <w:szCs w:val="24"/>
          <w:lang w:eastAsia="ru-RU"/>
        </w:rPr>
        <w:sectPr w:rsidR="00D023B5" w:rsidRPr="00A5746B" w:rsidSect="003B765F">
          <w:footerReference w:type="first" r:id="rId71"/>
          <w:pgSz w:w="16838" w:h="11906" w:orient="landscape"/>
          <w:pgMar w:top="1134" w:right="851" w:bottom="1134" w:left="1134" w:header="708" w:footer="708" w:gutter="0"/>
          <w:cols w:space="708"/>
          <w:docGrid w:linePitch="360"/>
        </w:sectPr>
      </w:pPr>
    </w:p>
    <w:p w:rsidR="00DA4A49" w:rsidRPr="00A5746B" w:rsidRDefault="00CC521F" w:rsidP="0006129B">
      <w:pPr>
        <w:pStyle w:val="21"/>
        <w:spacing w:line="240" w:lineRule="auto"/>
        <w:rPr>
          <w:lang w:eastAsia="ru-RU"/>
        </w:rPr>
      </w:pPr>
      <w:bookmarkStart w:id="300" w:name="_Toc121588579"/>
      <w:r w:rsidRPr="00A5746B">
        <w:rPr>
          <w:lang w:eastAsia="ru-RU"/>
        </w:rPr>
        <w:lastRenderedPageBreak/>
        <w:t>12.2</w:t>
      </w:r>
      <w:r w:rsidR="00DA4A49" w:rsidRPr="00A5746B">
        <w:rPr>
          <w:lang w:eastAsia="ru-RU"/>
        </w:rPr>
        <w:t xml:space="preserve"> </w:t>
      </w:r>
      <w:r w:rsidRPr="00A5746B">
        <w:rPr>
          <w:lang w:eastAsia="ru-RU"/>
        </w:rPr>
        <w:t>О</w:t>
      </w:r>
      <w:r w:rsidR="00B35576" w:rsidRPr="00A5746B">
        <w:rPr>
          <w:lang w:eastAsia="ru-RU"/>
        </w:rPr>
        <w:t>боснованные предложения по источникам инвестиций, обеспечивающих ф</w:t>
      </w:r>
      <w:r w:rsidR="00B35576" w:rsidRPr="00A5746B">
        <w:rPr>
          <w:lang w:eastAsia="ru-RU"/>
        </w:rPr>
        <w:t>и</w:t>
      </w:r>
      <w:r w:rsidR="00B35576" w:rsidRPr="00A5746B">
        <w:rPr>
          <w:lang w:eastAsia="ru-RU"/>
        </w:rPr>
        <w:t>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300"/>
    </w:p>
    <w:p w:rsidR="00302B66" w:rsidRPr="00A5746B" w:rsidRDefault="00302B66" w:rsidP="0006129B">
      <w:pPr>
        <w:tabs>
          <w:tab w:val="left" w:pos="0"/>
        </w:tabs>
        <w:ind w:firstLine="709"/>
        <w:rPr>
          <w:rFonts w:eastAsia="Times New Roman"/>
          <w:szCs w:val="24"/>
          <w:lang w:eastAsia="ru-RU"/>
        </w:rPr>
      </w:pPr>
      <w:r w:rsidRPr="00A5746B">
        <w:rPr>
          <w:rFonts w:eastAsia="Times New Roman"/>
          <w:szCs w:val="24"/>
          <w:lang w:eastAsia="ru-RU"/>
        </w:rPr>
        <w:t>Общий объём необходимых инвестиций в осуществление программы складывается из суммы капитальных затрат на реализацию предлагаемых мероприятий по теплоисточникам и тепловым сетям, требуемых оборотных средств и средств, необходимых для обслуживания до</w:t>
      </w:r>
      <w:r w:rsidRPr="00A5746B">
        <w:rPr>
          <w:rFonts w:eastAsia="Times New Roman"/>
          <w:szCs w:val="24"/>
          <w:lang w:eastAsia="ru-RU"/>
        </w:rPr>
        <w:t>л</w:t>
      </w:r>
      <w:r w:rsidRPr="00A5746B">
        <w:rPr>
          <w:rFonts w:eastAsia="Times New Roman"/>
          <w:szCs w:val="24"/>
          <w:lang w:eastAsia="ru-RU"/>
        </w:rPr>
        <w:t>га (в случае финансирования за счёт заёмных средств).</w:t>
      </w:r>
    </w:p>
    <w:p w:rsidR="00302B66" w:rsidRPr="00A5746B" w:rsidRDefault="00302B66" w:rsidP="0006129B">
      <w:pPr>
        <w:tabs>
          <w:tab w:val="left" w:pos="0"/>
        </w:tabs>
        <w:ind w:firstLine="709"/>
        <w:rPr>
          <w:rFonts w:eastAsia="Times New Roman"/>
          <w:szCs w:val="24"/>
          <w:lang w:eastAsia="ru-RU"/>
        </w:rPr>
      </w:pPr>
      <w:r w:rsidRPr="00A5746B">
        <w:rPr>
          <w:rFonts w:eastAsia="Times New Roman"/>
          <w:szCs w:val="24"/>
          <w:lang w:eastAsia="ru-RU"/>
        </w:rPr>
        <w:t>В качестве источников финансирования рассматриваются:</w:t>
      </w:r>
    </w:p>
    <w:p w:rsidR="00302B66" w:rsidRPr="00A5746B" w:rsidRDefault="00CC521F" w:rsidP="0006129B">
      <w:pPr>
        <w:tabs>
          <w:tab w:val="left" w:pos="0"/>
          <w:tab w:val="left" w:pos="993"/>
        </w:tabs>
        <w:ind w:left="709"/>
        <w:rPr>
          <w:rFonts w:eastAsia="Times New Roman"/>
          <w:szCs w:val="24"/>
          <w:lang w:eastAsia="ru-RU"/>
        </w:rPr>
      </w:pPr>
      <w:r w:rsidRPr="00A5746B">
        <w:rPr>
          <w:rFonts w:eastAsia="Times New Roman"/>
          <w:szCs w:val="24"/>
          <w:lang w:eastAsia="ru-RU"/>
        </w:rPr>
        <w:t xml:space="preserve">1) </w:t>
      </w:r>
      <w:r w:rsidR="00302B66" w:rsidRPr="00A5746B">
        <w:rPr>
          <w:rFonts w:eastAsia="Times New Roman"/>
          <w:szCs w:val="24"/>
          <w:lang w:eastAsia="ru-RU"/>
        </w:rPr>
        <w:t>собственные средства теплоснабжающих организаций;</w:t>
      </w:r>
    </w:p>
    <w:p w:rsidR="00302B66" w:rsidRPr="00A5746B" w:rsidRDefault="00CC521F" w:rsidP="0006129B">
      <w:pPr>
        <w:tabs>
          <w:tab w:val="left" w:pos="0"/>
          <w:tab w:val="left" w:pos="993"/>
        </w:tabs>
        <w:ind w:left="709"/>
        <w:rPr>
          <w:rFonts w:eastAsia="Times New Roman"/>
          <w:szCs w:val="24"/>
          <w:lang w:eastAsia="ru-RU"/>
        </w:rPr>
      </w:pPr>
      <w:r w:rsidRPr="00A5746B">
        <w:rPr>
          <w:rFonts w:eastAsia="Times New Roman"/>
          <w:szCs w:val="24"/>
          <w:lang w:eastAsia="ru-RU"/>
        </w:rPr>
        <w:t xml:space="preserve">2) </w:t>
      </w:r>
      <w:r w:rsidR="00302B66" w:rsidRPr="00A5746B">
        <w:rPr>
          <w:rFonts w:eastAsia="Times New Roman"/>
          <w:szCs w:val="24"/>
          <w:lang w:eastAsia="ru-RU"/>
        </w:rPr>
        <w:t>заемные средства;</w:t>
      </w:r>
    </w:p>
    <w:p w:rsidR="00302B66" w:rsidRPr="00A5746B" w:rsidRDefault="00CC521F" w:rsidP="0006129B">
      <w:pPr>
        <w:tabs>
          <w:tab w:val="left" w:pos="0"/>
          <w:tab w:val="left" w:pos="993"/>
        </w:tabs>
        <w:ind w:left="709"/>
        <w:rPr>
          <w:rFonts w:eastAsia="Times New Roman"/>
          <w:szCs w:val="24"/>
          <w:lang w:eastAsia="ru-RU"/>
        </w:rPr>
      </w:pPr>
      <w:r w:rsidRPr="00A5746B">
        <w:rPr>
          <w:rFonts w:eastAsia="Times New Roman"/>
          <w:szCs w:val="24"/>
          <w:lang w:eastAsia="ru-RU"/>
        </w:rPr>
        <w:t xml:space="preserve">3) </w:t>
      </w:r>
      <w:r w:rsidR="00302B66" w:rsidRPr="00A5746B">
        <w:rPr>
          <w:rFonts w:eastAsia="Times New Roman"/>
          <w:szCs w:val="24"/>
          <w:lang w:eastAsia="ru-RU"/>
        </w:rPr>
        <w:t>бюджетные средства;</w:t>
      </w:r>
    </w:p>
    <w:p w:rsidR="00302B66" w:rsidRPr="00A5746B" w:rsidRDefault="00CC521F" w:rsidP="0006129B">
      <w:pPr>
        <w:tabs>
          <w:tab w:val="left" w:pos="0"/>
          <w:tab w:val="left" w:pos="993"/>
        </w:tabs>
        <w:ind w:left="709"/>
        <w:rPr>
          <w:rFonts w:eastAsia="Times New Roman"/>
          <w:szCs w:val="24"/>
          <w:lang w:eastAsia="ru-RU"/>
        </w:rPr>
      </w:pPr>
      <w:r w:rsidRPr="00A5746B">
        <w:rPr>
          <w:rFonts w:eastAsia="Times New Roman"/>
          <w:szCs w:val="24"/>
          <w:lang w:eastAsia="ru-RU"/>
        </w:rPr>
        <w:t xml:space="preserve">4) </w:t>
      </w:r>
      <w:r w:rsidR="00302B66" w:rsidRPr="00A5746B">
        <w:rPr>
          <w:rFonts w:eastAsia="Times New Roman"/>
          <w:szCs w:val="24"/>
          <w:lang w:eastAsia="ru-RU"/>
        </w:rPr>
        <w:t>инвестиционная программа.</w:t>
      </w:r>
    </w:p>
    <w:p w:rsidR="00302B66" w:rsidRPr="00A5746B" w:rsidRDefault="00302B66" w:rsidP="0006129B">
      <w:pPr>
        <w:tabs>
          <w:tab w:val="left" w:pos="0"/>
        </w:tabs>
        <w:ind w:firstLine="709"/>
        <w:rPr>
          <w:rFonts w:eastAsia="Times New Roman"/>
          <w:szCs w:val="24"/>
          <w:lang w:eastAsia="ru-RU"/>
        </w:rPr>
      </w:pPr>
      <w:r w:rsidRPr="00A5746B">
        <w:rPr>
          <w:rFonts w:eastAsia="Times New Roman"/>
          <w:szCs w:val="24"/>
          <w:lang w:eastAsia="ru-RU"/>
        </w:rPr>
        <w:t>К собственным средствам организации относятся: прибыль, плата за подключение и амортизация. В качестве источника финансирования рассматривается не вся прибыль организ</w:t>
      </w:r>
      <w:r w:rsidRPr="00A5746B">
        <w:rPr>
          <w:rFonts w:eastAsia="Times New Roman"/>
          <w:szCs w:val="24"/>
          <w:lang w:eastAsia="ru-RU"/>
        </w:rPr>
        <w:t>а</w:t>
      </w:r>
      <w:r w:rsidRPr="00A5746B">
        <w:rPr>
          <w:rFonts w:eastAsia="Times New Roman"/>
          <w:szCs w:val="24"/>
          <w:lang w:eastAsia="ru-RU"/>
        </w:rPr>
        <w:t>ции, а только часть, превышающая нормируемую прибыль организации. Амортизация, начи</w:t>
      </w:r>
      <w:r w:rsidRPr="00A5746B">
        <w:rPr>
          <w:rFonts w:eastAsia="Times New Roman"/>
          <w:szCs w:val="24"/>
          <w:lang w:eastAsia="ru-RU"/>
        </w:rPr>
        <w:t>с</w:t>
      </w:r>
      <w:r w:rsidRPr="00A5746B">
        <w:rPr>
          <w:rFonts w:eastAsia="Times New Roman"/>
          <w:szCs w:val="24"/>
          <w:lang w:eastAsia="ru-RU"/>
        </w:rPr>
        <w:t>ляемая по существующим основным средствам организаций, используется на поддержание и восстановление существующего оборудования и поэтому не является источником финансир</w:t>
      </w:r>
      <w:r w:rsidRPr="00A5746B">
        <w:rPr>
          <w:rFonts w:eastAsia="Times New Roman"/>
          <w:szCs w:val="24"/>
          <w:lang w:eastAsia="ru-RU"/>
        </w:rPr>
        <w:t>о</w:t>
      </w:r>
      <w:r w:rsidRPr="00A5746B">
        <w:rPr>
          <w:rFonts w:eastAsia="Times New Roman"/>
          <w:szCs w:val="24"/>
          <w:lang w:eastAsia="ru-RU"/>
        </w:rPr>
        <w:t>вания. В качестве источника финансирования рассматривается только часть амортизации, начисляемой по объектам, введенным при реализации программы.</w:t>
      </w:r>
    </w:p>
    <w:p w:rsidR="00302B66" w:rsidRPr="00A5746B" w:rsidRDefault="00302B66" w:rsidP="0006129B">
      <w:pPr>
        <w:tabs>
          <w:tab w:val="left" w:pos="0"/>
        </w:tabs>
        <w:ind w:firstLine="709"/>
        <w:rPr>
          <w:rFonts w:eastAsia="Times New Roman"/>
          <w:szCs w:val="24"/>
          <w:lang w:eastAsia="ru-RU"/>
        </w:rPr>
      </w:pPr>
      <w:r w:rsidRPr="00A5746B">
        <w:rPr>
          <w:rFonts w:eastAsia="Times New Roman"/>
          <w:szCs w:val="24"/>
          <w:lang w:eastAsia="ru-RU"/>
        </w:rPr>
        <w:t>Заемные средства, полученные в виде долгового обязательства, могут быть привлечены организациями для реализации мероприятий на различный срок и на различных условиях.</w:t>
      </w:r>
    </w:p>
    <w:p w:rsidR="00302B66" w:rsidRPr="00A5746B" w:rsidRDefault="00302B66" w:rsidP="0006129B">
      <w:pPr>
        <w:tabs>
          <w:tab w:val="left" w:pos="0"/>
        </w:tabs>
        <w:ind w:firstLine="709"/>
        <w:rPr>
          <w:rFonts w:eastAsia="Times New Roman"/>
          <w:szCs w:val="24"/>
          <w:lang w:eastAsia="ru-RU"/>
        </w:rPr>
      </w:pPr>
      <w:r w:rsidRPr="00A5746B">
        <w:rPr>
          <w:rFonts w:eastAsia="Times New Roman"/>
          <w:szCs w:val="24"/>
          <w:lang w:eastAsia="ru-RU"/>
        </w:rPr>
        <w:t>Бюджетные средства могут быть использованы для финансирования низкоэффективных и социально-значимых проектов при отсутствии других возможностей по финансированию проектов. Кроме того, бюджетные средства могут быть использованы для финансирования м</w:t>
      </w:r>
      <w:r w:rsidRPr="00A5746B">
        <w:rPr>
          <w:rFonts w:eastAsia="Times New Roman"/>
          <w:szCs w:val="24"/>
          <w:lang w:eastAsia="ru-RU"/>
        </w:rPr>
        <w:t>е</w:t>
      </w:r>
      <w:r w:rsidRPr="00A5746B">
        <w:rPr>
          <w:rFonts w:eastAsia="Times New Roman"/>
          <w:szCs w:val="24"/>
          <w:lang w:eastAsia="ru-RU"/>
        </w:rPr>
        <w:t>роприятий, реализуемых муниципальными предприятиями.</w:t>
      </w:r>
    </w:p>
    <w:p w:rsidR="00495E2C" w:rsidRPr="00A5746B" w:rsidRDefault="00CC521F" w:rsidP="0006129B">
      <w:pPr>
        <w:pStyle w:val="21"/>
        <w:spacing w:line="240" w:lineRule="auto"/>
        <w:rPr>
          <w:lang w:eastAsia="ru-RU"/>
        </w:rPr>
      </w:pPr>
      <w:bookmarkStart w:id="301" w:name="_Toc121588580"/>
      <w:r w:rsidRPr="00A5746B">
        <w:rPr>
          <w:lang w:eastAsia="ru-RU"/>
        </w:rPr>
        <w:t>12.3 Р</w:t>
      </w:r>
      <w:r w:rsidR="00B35576" w:rsidRPr="00A5746B">
        <w:rPr>
          <w:lang w:eastAsia="ru-RU"/>
        </w:rPr>
        <w:t>асчеты экономической эффективности инвестиций</w:t>
      </w:r>
      <w:bookmarkEnd w:id="301"/>
    </w:p>
    <w:p w:rsidR="00302B66" w:rsidRPr="00A5746B" w:rsidRDefault="00302B66" w:rsidP="0006129B">
      <w:pPr>
        <w:tabs>
          <w:tab w:val="left" w:pos="0"/>
        </w:tabs>
        <w:ind w:firstLine="567"/>
        <w:rPr>
          <w:rFonts w:eastAsia="Times New Roman"/>
          <w:szCs w:val="24"/>
          <w:lang w:eastAsia="ru-RU"/>
        </w:rPr>
      </w:pPr>
      <w:r w:rsidRPr="00A5746B">
        <w:rPr>
          <w:rFonts w:eastAsia="Times New Roman"/>
          <w:szCs w:val="24"/>
          <w:lang w:eastAsia="ru-RU"/>
        </w:rPr>
        <w:t>Экономическая эффективность реализации мероприятий по сохранению существующей</w:t>
      </w:r>
      <w:r w:rsidR="002F5504" w:rsidRPr="00A5746B">
        <w:rPr>
          <w:rFonts w:eastAsia="Times New Roman"/>
          <w:szCs w:val="24"/>
          <w:lang w:eastAsia="ru-RU"/>
        </w:rPr>
        <w:t xml:space="preserve"> </w:t>
      </w:r>
      <w:r w:rsidRPr="00A5746B">
        <w:rPr>
          <w:rFonts w:eastAsia="Times New Roman"/>
          <w:szCs w:val="24"/>
          <w:lang w:eastAsia="ru-RU"/>
        </w:rPr>
        <w:t>схемы теплоснабжения с проведением работ по модернизации существующих объектов выр</w:t>
      </w:r>
      <w:r w:rsidRPr="00A5746B">
        <w:rPr>
          <w:rFonts w:eastAsia="Times New Roman"/>
          <w:szCs w:val="24"/>
          <w:lang w:eastAsia="ru-RU"/>
        </w:rPr>
        <w:t>а</w:t>
      </w:r>
      <w:r w:rsidRPr="00A5746B">
        <w:rPr>
          <w:rFonts w:eastAsia="Times New Roman"/>
          <w:szCs w:val="24"/>
          <w:lang w:eastAsia="ru-RU"/>
        </w:rPr>
        <w:t>жается в сокращении эксплуатационных издержек, уменьшению удельных расходов топлива на производство тепла, а также снижению потерь тепла при транспортировке.</w:t>
      </w:r>
    </w:p>
    <w:p w:rsidR="00302B66" w:rsidRPr="00A5746B" w:rsidRDefault="00302B66" w:rsidP="0006129B">
      <w:pPr>
        <w:tabs>
          <w:tab w:val="left" w:pos="0"/>
        </w:tabs>
        <w:ind w:firstLine="567"/>
        <w:rPr>
          <w:rFonts w:eastAsia="Times New Roman"/>
          <w:szCs w:val="24"/>
          <w:lang w:eastAsia="ru-RU"/>
        </w:rPr>
      </w:pPr>
      <w:r w:rsidRPr="00A5746B">
        <w:rPr>
          <w:rFonts w:eastAsia="Times New Roman"/>
          <w:szCs w:val="24"/>
          <w:lang w:eastAsia="ru-RU"/>
        </w:rPr>
        <w:t>Для обеспечения надежного теплоснабжения необходимо регулярно проводить работы по замене изношенного и устаревшего оборудования, замене тепловых сетей.</w:t>
      </w:r>
    </w:p>
    <w:p w:rsidR="00495E2C" w:rsidRPr="00A5746B" w:rsidRDefault="00CC521F" w:rsidP="0006129B">
      <w:pPr>
        <w:pStyle w:val="21"/>
        <w:spacing w:line="240" w:lineRule="auto"/>
        <w:rPr>
          <w:lang w:eastAsia="ru-RU"/>
        </w:rPr>
      </w:pPr>
      <w:bookmarkStart w:id="302" w:name="_Toc121588581"/>
      <w:r w:rsidRPr="00A5746B">
        <w:rPr>
          <w:lang w:eastAsia="ru-RU"/>
        </w:rPr>
        <w:t>12.4</w:t>
      </w:r>
      <w:r w:rsidR="00495E2C" w:rsidRPr="00A5746B">
        <w:rPr>
          <w:lang w:eastAsia="ru-RU"/>
        </w:rPr>
        <w:t xml:space="preserve"> </w:t>
      </w:r>
      <w:r w:rsidRPr="00A5746B">
        <w:rPr>
          <w:lang w:eastAsia="ru-RU"/>
        </w:rPr>
        <w:t>Р</w:t>
      </w:r>
      <w:r w:rsidR="00B35576" w:rsidRPr="00A5746B">
        <w:rPr>
          <w:lang w:eastAsia="ru-RU"/>
        </w:rPr>
        <w:t>асчеты ценовых (тарифных) последствий для потребителей при реализации программ строительства, реконструкции, технического перевооружения и (или) модерн</w:t>
      </w:r>
      <w:r w:rsidR="00B35576" w:rsidRPr="00A5746B">
        <w:rPr>
          <w:lang w:eastAsia="ru-RU"/>
        </w:rPr>
        <w:t>и</w:t>
      </w:r>
      <w:r w:rsidR="00B35576" w:rsidRPr="00A5746B">
        <w:rPr>
          <w:lang w:eastAsia="ru-RU"/>
        </w:rPr>
        <w:t>зации систем теплоснабжения</w:t>
      </w:r>
      <w:bookmarkEnd w:id="302"/>
    </w:p>
    <w:p w:rsidR="00495E2C" w:rsidRPr="00A5746B" w:rsidRDefault="00495E2C" w:rsidP="0006129B">
      <w:pPr>
        <w:ind w:firstLine="567"/>
        <w:rPr>
          <w:szCs w:val="24"/>
        </w:rPr>
      </w:pPr>
      <w:r w:rsidRPr="00A5746B">
        <w:rPr>
          <w:szCs w:val="24"/>
        </w:rPr>
        <w:t>Снижение темпа роста тарифа на услуги централизованного теплоснабжения для потреб</w:t>
      </w:r>
      <w:r w:rsidRPr="00A5746B">
        <w:rPr>
          <w:szCs w:val="24"/>
        </w:rPr>
        <w:t>и</w:t>
      </w:r>
      <w:r w:rsidRPr="00A5746B">
        <w:rPr>
          <w:szCs w:val="24"/>
        </w:rPr>
        <w:t>телей возможно в случае выделения большего объема бюджетного финансирования для реал</w:t>
      </w:r>
      <w:r w:rsidRPr="00A5746B">
        <w:rPr>
          <w:szCs w:val="24"/>
        </w:rPr>
        <w:t>и</w:t>
      </w:r>
      <w:r w:rsidRPr="00A5746B">
        <w:rPr>
          <w:szCs w:val="24"/>
        </w:rPr>
        <w:t>зации мероприятий, или для выплаты процентов по займам.</w:t>
      </w:r>
    </w:p>
    <w:p w:rsidR="00495E2C" w:rsidRPr="00A5746B" w:rsidRDefault="00495E2C" w:rsidP="0006129B">
      <w:pPr>
        <w:ind w:firstLine="567"/>
        <w:rPr>
          <w:szCs w:val="24"/>
        </w:rPr>
      </w:pPr>
      <w:r w:rsidRPr="00A5746B">
        <w:rPr>
          <w:szCs w:val="24"/>
        </w:rPr>
        <w:t>При реализации низкоэффективных мероприятий, таких как реконструкция тепловых с</w:t>
      </w:r>
      <w:r w:rsidRPr="00A5746B">
        <w:rPr>
          <w:szCs w:val="24"/>
        </w:rPr>
        <w:t>е</w:t>
      </w:r>
      <w:r w:rsidRPr="00A5746B">
        <w:rPr>
          <w:szCs w:val="24"/>
        </w:rPr>
        <w:t>тей, установка приборов учета тепловой энергии, замена оборудования без увеличения эффе</w:t>
      </w:r>
      <w:r w:rsidRPr="00A5746B">
        <w:rPr>
          <w:szCs w:val="24"/>
        </w:rPr>
        <w:t>к</w:t>
      </w:r>
      <w:r w:rsidRPr="00A5746B">
        <w:rPr>
          <w:szCs w:val="24"/>
        </w:rPr>
        <w:t xml:space="preserve">тивности его работы за счет собственных средств, а также за счет заемных средств организаций, будет происходить рост тарифа на услуги теплоснабжения потребителей. </w:t>
      </w:r>
    </w:p>
    <w:p w:rsidR="00495E2C" w:rsidRPr="00A5746B" w:rsidRDefault="00495E2C" w:rsidP="0006129B">
      <w:pPr>
        <w:ind w:firstLine="567"/>
        <w:rPr>
          <w:szCs w:val="24"/>
        </w:rPr>
      </w:pPr>
      <w:r w:rsidRPr="00A5746B">
        <w:rPr>
          <w:szCs w:val="24"/>
        </w:rPr>
        <w:t>Поэтому для снижения темпов роста тарифа предполагается, что для реализации низк</w:t>
      </w:r>
      <w:r w:rsidRPr="00A5746B">
        <w:rPr>
          <w:szCs w:val="24"/>
        </w:rPr>
        <w:t>о</w:t>
      </w:r>
      <w:r w:rsidRPr="00A5746B">
        <w:rPr>
          <w:szCs w:val="24"/>
        </w:rPr>
        <w:t>эффективных мероприятий, связанных с реконструкцией существующих систем, будут испол</w:t>
      </w:r>
      <w:r w:rsidRPr="00A5746B">
        <w:rPr>
          <w:szCs w:val="24"/>
        </w:rPr>
        <w:t>ь</w:t>
      </w:r>
      <w:r w:rsidRPr="00A5746B">
        <w:rPr>
          <w:szCs w:val="24"/>
        </w:rPr>
        <w:t xml:space="preserve">зоваться бюджетные средства. </w:t>
      </w:r>
    </w:p>
    <w:p w:rsidR="003A5836" w:rsidRPr="00A5746B" w:rsidRDefault="00495E2C" w:rsidP="0006129B">
      <w:pPr>
        <w:ind w:firstLine="567"/>
        <w:rPr>
          <w:szCs w:val="24"/>
        </w:rPr>
      </w:pPr>
      <w:r w:rsidRPr="00A5746B">
        <w:rPr>
          <w:szCs w:val="24"/>
        </w:rPr>
        <w:t>При подключении новых потребителей, реализации мероприятий связанных с повышен</w:t>
      </w:r>
      <w:r w:rsidRPr="00A5746B">
        <w:rPr>
          <w:szCs w:val="24"/>
        </w:rPr>
        <w:t>и</w:t>
      </w:r>
      <w:r w:rsidRPr="00A5746B">
        <w:rPr>
          <w:szCs w:val="24"/>
        </w:rPr>
        <w:t>ем эффективности работы тепловых сетей, источников тепловой энергии и замене малоэффе</w:t>
      </w:r>
      <w:r w:rsidRPr="00A5746B">
        <w:rPr>
          <w:szCs w:val="24"/>
        </w:rPr>
        <w:t>к</w:t>
      </w:r>
      <w:r w:rsidRPr="00A5746B">
        <w:rPr>
          <w:szCs w:val="24"/>
        </w:rPr>
        <w:t>тивного оборудования, возможно использование собственных средств теплоснабжающих орг</w:t>
      </w:r>
      <w:r w:rsidRPr="00A5746B">
        <w:rPr>
          <w:szCs w:val="24"/>
        </w:rPr>
        <w:t>а</w:t>
      </w:r>
      <w:r w:rsidRPr="00A5746B">
        <w:rPr>
          <w:szCs w:val="24"/>
        </w:rPr>
        <w:t>низаций, а также использование заемных средств. Для выплат по займам используются со</w:t>
      </w:r>
      <w:r w:rsidRPr="00A5746B">
        <w:rPr>
          <w:szCs w:val="24"/>
        </w:rPr>
        <w:t>б</w:t>
      </w:r>
      <w:r w:rsidRPr="00A5746B">
        <w:rPr>
          <w:szCs w:val="24"/>
        </w:rPr>
        <w:lastRenderedPageBreak/>
        <w:t>ственные средства организации, образующиеся в результате реализации мероприятий (аморт</w:t>
      </w:r>
      <w:r w:rsidRPr="00A5746B">
        <w:rPr>
          <w:szCs w:val="24"/>
        </w:rPr>
        <w:t>и</w:t>
      </w:r>
      <w:r w:rsidRPr="00A5746B">
        <w:rPr>
          <w:szCs w:val="24"/>
        </w:rPr>
        <w:t>зация и дополнительная прибыль). При этом затраты на возврат займов, и на использование собственных средств включаются в тариф на услуги теплоснабжения.</w:t>
      </w:r>
    </w:p>
    <w:p w:rsidR="00E57D05" w:rsidRPr="00A5746B" w:rsidRDefault="00E57D05" w:rsidP="0006129B">
      <w:pPr>
        <w:ind w:firstLine="567"/>
        <w:rPr>
          <w:szCs w:val="24"/>
        </w:rPr>
      </w:pPr>
      <w:r w:rsidRPr="00A5746B">
        <w:rPr>
          <w:szCs w:val="24"/>
        </w:rPr>
        <w:t>Расчеты</w:t>
      </w:r>
      <w:r w:rsidR="00BB7B26" w:rsidRPr="00A5746B">
        <w:rPr>
          <w:szCs w:val="24"/>
        </w:rPr>
        <w:t xml:space="preserve"> </w:t>
      </w:r>
      <w:r w:rsidRPr="00A5746B">
        <w:rPr>
          <w:szCs w:val="24"/>
        </w:rPr>
        <w:t>ценовых</w:t>
      </w:r>
      <w:r w:rsidR="00BB7B26" w:rsidRPr="00A5746B">
        <w:rPr>
          <w:szCs w:val="24"/>
        </w:rPr>
        <w:t xml:space="preserve"> </w:t>
      </w:r>
      <w:r w:rsidRPr="00A5746B">
        <w:rPr>
          <w:szCs w:val="24"/>
        </w:rPr>
        <w:t>(тарифных)</w:t>
      </w:r>
      <w:r w:rsidR="00BB7B26" w:rsidRPr="00A5746B">
        <w:rPr>
          <w:szCs w:val="24"/>
        </w:rPr>
        <w:t xml:space="preserve"> </w:t>
      </w:r>
      <w:r w:rsidRPr="00A5746B">
        <w:rPr>
          <w:szCs w:val="24"/>
        </w:rPr>
        <w:t>последствий</w:t>
      </w:r>
      <w:r w:rsidR="00BB7B26" w:rsidRPr="00A5746B">
        <w:rPr>
          <w:szCs w:val="24"/>
        </w:rPr>
        <w:t xml:space="preserve"> </w:t>
      </w:r>
      <w:r w:rsidRPr="00A5746B">
        <w:rPr>
          <w:szCs w:val="24"/>
        </w:rPr>
        <w:t>для</w:t>
      </w:r>
      <w:r w:rsidR="00BB7B26" w:rsidRPr="00A5746B">
        <w:rPr>
          <w:szCs w:val="24"/>
        </w:rPr>
        <w:t xml:space="preserve"> </w:t>
      </w:r>
      <w:r w:rsidRPr="00A5746B">
        <w:rPr>
          <w:szCs w:val="24"/>
        </w:rPr>
        <w:t>потребителей</w:t>
      </w:r>
      <w:r w:rsidR="00BB7B26" w:rsidRPr="00A5746B">
        <w:rPr>
          <w:szCs w:val="24"/>
        </w:rPr>
        <w:t xml:space="preserve"> </w:t>
      </w:r>
      <w:r w:rsidRPr="00A5746B">
        <w:rPr>
          <w:szCs w:val="24"/>
        </w:rPr>
        <w:t>при</w:t>
      </w:r>
      <w:r w:rsidR="00BB7B26" w:rsidRPr="00A5746B">
        <w:rPr>
          <w:szCs w:val="24"/>
        </w:rPr>
        <w:t xml:space="preserve"> </w:t>
      </w:r>
      <w:r w:rsidRPr="00A5746B">
        <w:rPr>
          <w:szCs w:val="24"/>
        </w:rPr>
        <w:t>реализации</w:t>
      </w:r>
      <w:r w:rsidR="00BB7B26" w:rsidRPr="00A5746B">
        <w:rPr>
          <w:szCs w:val="24"/>
        </w:rPr>
        <w:t xml:space="preserve"> </w:t>
      </w:r>
      <w:r w:rsidRPr="00A5746B">
        <w:rPr>
          <w:szCs w:val="24"/>
        </w:rPr>
        <w:t>программ строительства,</w:t>
      </w:r>
      <w:r w:rsidR="00BB7B26" w:rsidRPr="00A5746B">
        <w:rPr>
          <w:szCs w:val="24"/>
        </w:rPr>
        <w:t xml:space="preserve"> </w:t>
      </w:r>
      <w:r w:rsidRPr="00A5746B">
        <w:rPr>
          <w:szCs w:val="24"/>
        </w:rPr>
        <w:t>реконструкции</w:t>
      </w:r>
      <w:r w:rsidR="00BB7B26" w:rsidRPr="00A5746B">
        <w:rPr>
          <w:szCs w:val="24"/>
        </w:rPr>
        <w:t xml:space="preserve"> </w:t>
      </w:r>
      <w:r w:rsidRPr="00A5746B">
        <w:rPr>
          <w:szCs w:val="24"/>
        </w:rPr>
        <w:t>и</w:t>
      </w:r>
      <w:r w:rsidR="00BB7B26" w:rsidRPr="00A5746B">
        <w:rPr>
          <w:szCs w:val="24"/>
        </w:rPr>
        <w:t xml:space="preserve"> </w:t>
      </w:r>
      <w:r w:rsidRPr="00A5746B">
        <w:rPr>
          <w:szCs w:val="24"/>
        </w:rPr>
        <w:t>технического</w:t>
      </w:r>
      <w:r w:rsidR="00BB7B26" w:rsidRPr="00A5746B">
        <w:rPr>
          <w:szCs w:val="24"/>
        </w:rPr>
        <w:t xml:space="preserve"> </w:t>
      </w:r>
      <w:r w:rsidRPr="00A5746B">
        <w:rPr>
          <w:szCs w:val="24"/>
        </w:rPr>
        <w:t>перевооружения</w:t>
      </w:r>
      <w:r w:rsidR="00BB7B26" w:rsidRPr="00A5746B">
        <w:rPr>
          <w:szCs w:val="24"/>
        </w:rPr>
        <w:t xml:space="preserve"> </w:t>
      </w:r>
      <w:r w:rsidRPr="00A5746B">
        <w:rPr>
          <w:szCs w:val="24"/>
        </w:rPr>
        <w:t>систем</w:t>
      </w:r>
      <w:r w:rsidR="00BB7B26" w:rsidRPr="00A5746B">
        <w:rPr>
          <w:szCs w:val="24"/>
        </w:rPr>
        <w:t xml:space="preserve"> </w:t>
      </w:r>
      <w:r w:rsidRPr="00A5746B">
        <w:rPr>
          <w:szCs w:val="24"/>
        </w:rPr>
        <w:t>теплоснабжения прив</w:t>
      </w:r>
      <w:r w:rsidRPr="00A5746B">
        <w:rPr>
          <w:szCs w:val="24"/>
        </w:rPr>
        <w:t>е</w:t>
      </w:r>
      <w:r w:rsidRPr="00A5746B">
        <w:rPr>
          <w:szCs w:val="24"/>
        </w:rPr>
        <w:t>дены в главе 14.</w:t>
      </w:r>
    </w:p>
    <w:p w:rsidR="00AC01BD" w:rsidRPr="00A5746B" w:rsidRDefault="007D12AB" w:rsidP="0006129B">
      <w:pPr>
        <w:pStyle w:val="21"/>
        <w:spacing w:line="240" w:lineRule="auto"/>
        <w:rPr>
          <w:rFonts w:eastAsia="Microsoft YaHei"/>
        </w:rPr>
      </w:pPr>
      <w:bookmarkStart w:id="303" w:name="_Toc121588582"/>
      <w:r w:rsidRPr="00A5746B">
        <w:rPr>
          <w:rFonts w:eastAsia="Microsoft YaHei"/>
        </w:rPr>
        <w:t>12.</w:t>
      </w:r>
      <w:r w:rsidR="00CC521F" w:rsidRPr="00A5746B">
        <w:rPr>
          <w:rFonts w:eastAsia="Microsoft YaHei"/>
        </w:rPr>
        <w:t>5</w:t>
      </w:r>
      <w:r w:rsidRPr="00A5746B">
        <w:rPr>
          <w:rFonts w:eastAsia="Microsoft YaHei"/>
        </w:rPr>
        <w:t xml:space="preserve"> </w:t>
      </w:r>
      <w:r w:rsidR="00AC01BD" w:rsidRPr="00A5746B">
        <w:rPr>
          <w:rFonts w:eastAsia="Microsoft YaHei"/>
        </w:rPr>
        <w:t xml:space="preserve">Состав изменений </w:t>
      </w:r>
      <w:r w:rsidR="00540956" w:rsidRPr="00A5746B">
        <w:rPr>
          <w:rFonts w:eastAsia="Microsoft YaHei"/>
        </w:rPr>
        <w:t>выполненных в доработанной и (или) актуализированной схеме теплоснабжения</w:t>
      </w:r>
      <w:bookmarkEnd w:id="303"/>
    </w:p>
    <w:p w:rsidR="00DD0BFB" w:rsidRPr="00A5746B" w:rsidRDefault="0012675A" w:rsidP="0006129B">
      <w:pPr>
        <w:ind w:firstLine="567"/>
      </w:pPr>
      <w:r w:rsidRPr="00A5746B">
        <w:t xml:space="preserve">Глава разработана </w:t>
      </w:r>
      <w:r w:rsidR="003F7AC4" w:rsidRPr="00A5746B">
        <w:t xml:space="preserve">в соответствии </w:t>
      </w:r>
      <w:r w:rsidR="00DD0BFB" w:rsidRPr="00A5746B">
        <w:t xml:space="preserve">с действующей редакцией </w:t>
      </w:r>
      <w:r w:rsidR="00C879D3" w:rsidRPr="00A5746B">
        <w:t>Постановления Правител</w:t>
      </w:r>
      <w:r w:rsidR="00C879D3" w:rsidRPr="00A5746B">
        <w:t>ь</w:t>
      </w:r>
      <w:r w:rsidR="00C879D3" w:rsidRPr="00A5746B">
        <w:t>ства РФ от 22.02.2012 № 154</w:t>
      </w:r>
      <w:r w:rsidR="003F3107" w:rsidRPr="00A5746B">
        <w:t xml:space="preserve"> </w:t>
      </w:r>
      <w:r w:rsidR="00DD0BFB" w:rsidRPr="00A5746B">
        <w:t xml:space="preserve">«О требованиях к схемам теплоснабжения, порядку их </w:t>
      </w:r>
      <w:r w:rsidR="008E4EBE" w:rsidRPr="00A5746B">
        <w:t>разработки</w:t>
      </w:r>
      <w:r w:rsidR="00DD0BFB" w:rsidRPr="00A5746B">
        <w:t xml:space="preserve"> и утверждения» </w:t>
      </w:r>
      <w:r w:rsidR="00C6704F" w:rsidRPr="00A5746B">
        <w:t xml:space="preserve">(в редакции </w:t>
      </w:r>
      <w:r w:rsidR="007010E8" w:rsidRPr="00A5746B">
        <w:t>Постановлений Правительства РФ</w:t>
      </w:r>
      <w:r w:rsidR="00DD0BFB" w:rsidRPr="00A5746B">
        <w:t xml:space="preserve"> от 07.10.2014 № 1016, от 18.03.2016 № 208, от 23.03.2016 № 229, от 12.07.2016 № 666, от 03.04.2018 № 405, от 16.03.2019 № 276) и Методическими указаниями</w:t>
      </w:r>
      <w:r w:rsidR="00127490" w:rsidRPr="00A5746B">
        <w:t xml:space="preserve"> (</w:t>
      </w:r>
      <w:r w:rsidR="003965AF" w:rsidRPr="00A5746B">
        <w:t>утв. Приказом Минэнерго России от 05.03.2019 № 212 «Об утверждении Методических указаний по разработке схем теплоснабжения»</w:t>
      </w:r>
      <w:r w:rsidR="00127490" w:rsidRPr="00A5746B">
        <w:t>).</w:t>
      </w:r>
    </w:p>
    <w:p w:rsidR="00302B66" w:rsidRPr="00A5746B" w:rsidRDefault="00302B66" w:rsidP="0006129B">
      <w:pPr>
        <w:ind w:firstLine="567"/>
        <w:rPr>
          <w:szCs w:val="24"/>
        </w:rPr>
        <w:sectPr w:rsidR="00302B66" w:rsidRPr="00A5746B" w:rsidSect="003B765F">
          <w:pgSz w:w="11906" w:h="16838"/>
          <w:pgMar w:top="1134" w:right="851" w:bottom="1134" w:left="1134" w:header="709" w:footer="709" w:gutter="0"/>
          <w:cols w:space="708"/>
          <w:docGrid w:linePitch="360"/>
        </w:sectPr>
      </w:pPr>
    </w:p>
    <w:p w:rsidR="00E847F5" w:rsidRPr="00A5746B" w:rsidRDefault="00E847F5" w:rsidP="0006129B">
      <w:pPr>
        <w:pStyle w:val="1"/>
        <w:rPr>
          <w:shd w:val="clear" w:color="auto" w:fill="FFFFFF"/>
        </w:rPr>
      </w:pPr>
      <w:bookmarkStart w:id="304" w:name="_Toc121588583"/>
      <w:r w:rsidRPr="00A5746B">
        <w:lastRenderedPageBreak/>
        <w:t>ГЛАВА 1</w:t>
      </w:r>
      <w:r w:rsidR="00231152" w:rsidRPr="00A5746B">
        <w:t>3</w:t>
      </w:r>
      <w:r w:rsidR="00B35576" w:rsidRPr="00A5746B">
        <w:t xml:space="preserve"> Индикаторы развития систем теплоснабжения </w:t>
      </w:r>
      <w:r w:rsidR="00FE6FCF" w:rsidRPr="00A5746B">
        <w:t>округа</w:t>
      </w:r>
      <w:bookmarkEnd w:id="304"/>
    </w:p>
    <w:p w:rsidR="00043924" w:rsidRPr="00A5746B" w:rsidRDefault="00043924" w:rsidP="0006129B">
      <w:pPr>
        <w:ind w:firstLine="426"/>
      </w:pPr>
      <w:r w:rsidRPr="00A5746B">
        <w:t>Целевой показатель – это ожидаемая норма усовершенствования, установленная для конкретного процесса, продукта, услуги и т.д. Цел</w:t>
      </w:r>
      <w:r w:rsidRPr="00A5746B">
        <w:t>е</w:t>
      </w:r>
      <w:r w:rsidRPr="00A5746B">
        <w:t xml:space="preserve">вые значения устанавливаются в конкретных единицах (деньги, количество, процент, отношение...) и ориентированы на определенный </w:t>
      </w:r>
      <w:r w:rsidR="009C38E7" w:rsidRPr="00A5746B">
        <w:t xml:space="preserve">период </w:t>
      </w:r>
      <w:r w:rsidRPr="00A5746B">
        <w:t>времени.</w:t>
      </w:r>
      <w:r w:rsidR="00851204" w:rsidRPr="00A5746B">
        <w:t xml:space="preserve"> </w:t>
      </w:r>
    </w:p>
    <w:p w:rsidR="00043924" w:rsidRPr="00A5746B" w:rsidRDefault="00043924" w:rsidP="0006129B">
      <w:pPr>
        <w:ind w:firstLine="426"/>
      </w:pPr>
      <w:r w:rsidRPr="00A5746B">
        <w:t>Необходимо регулярно сравнивать фактически достигнутые результаты с запланированными целевыми показателями, для своевременного выявления динамики изменений и принятия при необходимости корректирующих действий.</w:t>
      </w:r>
    </w:p>
    <w:p w:rsidR="00231152" w:rsidRPr="00A5746B" w:rsidRDefault="00231152" w:rsidP="0006129B">
      <w:pPr>
        <w:ind w:firstLine="426"/>
      </w:pPr>
      <w:r w:rsidRPr="00A5746B">
        <w:t>Индикаторами развития системы теплоснабжения являются:</w:t>
      </w:r>
    </w:p>
    <w:p w:rsidR="00A96857" w:rsidRPr="00A5746B" w:rsidRDefault="00A96857" w:rsidP="0006129B">
      <w:pPr>
        <w:tabs>
          <w:tab w:val="left" w:pos="567"/>
          <w:tab w:val="left" w:pos="1134"/>
        </w:tabs>
        <w:autoSpaceDE w:val="0"/>
        <w:autoSpaceDN w:val="0"/>
        <w:adjustRightInd w:val="0"/>
        <w:ind w:firstLine="567"/>
        <w:contextualSpacing/>
      </w:pPr>
      <w:r w:rsidRPr="00A5746B">
        <w:t>1) количество прекращений подачи тепловой энергии, теплоносителя в результате технологических нарушений на тепловых сетях;</w:t>
      </w:r>
    </w:p>
    <w:p w:rsidR="00A96857" w:rsidRPr="00A5746B" w:rsidRDefault="00A96857" w:rsidP="0006129B">
      <w:pPr>
        <w:tabs>
          <w:tab w:val="left" w:pos="567"/>
          <w:tab w:val="left" w:pos="1134"/>
        </w:tabs>
        <w:autoSpaceDE w:val="0"/>
        <w:autoSpaceDN w:val="0"/>
        <w:adjustRightInd w:val="0"/>
        <w:ind w:firstLine="567"/>
        <w:contextualSpacing/>
      </w:pPr>
      <w:r w:rsidRPr="00A5746B">
        <w:t>2) количество прекращений подачи тепловой энергии, теплоносителя в результате технологических нарушений на источниках тепловой энергии;</w:t>
      </w:r>
    </w:p>
    <w:p w:rsidR="00A96857" w:rsidRPr="00A5746B" w:rsidRDefault="00A96857" w:rsidP="0006129B">
      <w:pPr>
        <w:tabs>
          <w:tab w:val="left" w:pos="567"/>
          <w:tab w:val="left" w:pos="1134"/>
        </w:tabs>
        <w:autoSpaceDE w:val="0"/>
        <w:autoSpaceDN w:val="0"/>
        <w:adjustRightInd w:val="0"/>
        <w:ind w:firstLine="567"/>
        <w:contextualSpacing/>
      </w:pPr>
      <w:r w:rsidRPr="00A5746B">
        <w:t>3) 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p>
    <w:p w:rsidR="00A96857" w:rsidRPr="00A5746B" w:rsidRDefault="00A96857" w:rsidP="0006129B">
      <w:pPr>
        <w:tabs>
          <w:tab w:val="left" w:pos="567"/>
          <w:tab w:val="left" w:pos="1134"/>
        </w:tabs>
        <w:autoSpaceDE w:val="0"/>
        <w:autoSpaceDN w:val="0"/>
        <w:adjustRightInd w:val="0"/>
        <w:ind w:firstLine="567"/>
        <w:contextualSpacing/>
      </w:pPr>
      <w:r w:rsidRPr="00A5746B">
        <w:t>4) отношение величины технологических потерь тепловой энергии, теплоносителя к материальной характеристике тепловой сети;</w:t>
      </w:r>
    </w:p>
    <w:p w:rsidR="00A96857" w:rsidRPr="00A5746B" w:rsidRDefault="00A96857" w:rsidP="0006129B">
      <w:pPr>
        <w:tabs>
          <w:tab w:val="left" w:pos="567"/>
          <w:tab w:val="left" w:pos="1134"/>
        </w:tabs>
        <w:autoSpaceDE w:val="0"/>
        <w:autoSpaceDN w:val="0"/>
        <w:adjustRightInd w:val="0"/>
        <w:ind w:firstLine="567"/>
        <w:contextualSpacing/>
      </w:pPr>
      <w:r w:rsidRPr="00A5746B">
        <w:t>5) коэффициент использования установленной тепловой мощности;</w:t>
      </w:r>
    </w:p>
    <w:p w:rsidR="00A96857" w:rsidRPr="00A5746B" w:rsidRDefault="00A96857" w:rsidP="0006129B">
      <w:pPr>
        <w:tabs>
          <w:tab w:val="left" w:pos="567"/>
          <w:tab w:val="left" w:pos="1134"/>
        </w:tabs>
        <w:autoSpaceDE w:val="0"/>
        <w:autoSpaceDN w:val="0"/>
        <w:adjustRightInd w:val="0"/>
        <w:ind w:firstLine="567"/>
        <w:contextualSpacing/>
      </w:pPr>
      <w:r w:rsidRPr="00A5746B">
        <w:t>6) удельная материальная характеристика тепловых сетей, приведенная к расчетной тепловой нагрузке;</w:t>
      </w:r>
    </w:p>
    <w:p w:rsidR="00A96857" w:rsidRPr="00A5746B" w:rsidRDefault="00A96857" w:rsidP="0006129B">
      <w:pPr>
        <w:tabs>
          <w:tab w:val="left" w:pos="567"/>
          <w:tab w:val="left" w:pos="1134"/>
        </w:tabs>
        <w:autoSpaceDE w:val="0"/>
        <w:autoSpaceDN w:val="0"/>
        <w:adjustRightInd w:val="0"/>
        <w:ind w:firstLine="567"/>
        <w:contextualSpacing/>
      </w:pPr>
      <w:r w:rsidRPr="00A5746B">
        <w:t>7) доля тепловой энергии, выработанной в комбинированном режиме (как отношение величины тепловой энергии, отпущенной из отб</w:t>
      </w:r>
      <w:r w:rsidRPr="00A5746B">
        <w:t>о</w:t>
      </w:r>
      <w:r w:rsidRPr="00A5746B">
        <w:t xml:space="preserve">ров турбоагрегатов, к общей величине выработанной тепловой энергии в границах </w:t>
      </w:r>
      <w:r w:rsidR="00FE6FCF" w:rsidRPr="00A5746B">
        <w:t>округа</w:t>
      </w:r>
      <w:r w:rsidRPr="00A5746B">
        <w:t>);</w:t>
      </w:r>
    </w:p>
    <w:p w:rsidR="00A96857" w:rsidRPr="00A5746B" w:rsidRDefault="00A96857" w:rsidP="0006129B">
      <w:pPr>
        <w:tabs>
          <w:tab w:val="left" w:pos="567"/>
          <w:tab w:val="left" w:pos="1134"/>
        </w:tabs>
        <w:autoSpaceDE w:val="0"/>
        <w:autoSpaceDN w:val="0"/>
        <w:adjustRightInd w:val="0"/>
        <w:ind w:firstLine="567"/>
        <w:contextualSpacing/>
      </w:pPr>
      <w:r w:rsidRPr="00A5746B">
        <w:t>8) удельный расход условного топлива на отпуск электрической энергии;</w:t>
      </w:r>
    </w:p>
    <w:p w:rsidR="00A96857" w:rsidRPr="00A5746B" w:rsidRDefault="00A96857" w:rsidP="0006129B">
      <w:pPr>
        <w:tabs>
          <w:tab w:val="left" w:pos="567"/>
          <w:tab w:val="left" w:pos="1134"/>
        </w:tabs>
        <w:autoSpaceDE w:val="0"/>
        <w:autoSpaceDN w:val="0"/>
        <w:adjustRightInd w:val="0"/>
        <w:ind w:firstLine="567"/>
        <w:contextualSpacing/>
      </w:pPr>
      <w:r w:rsidRPr="00A5746B">
        <w:t>9) коэффициент использования теплоты топлива (только для источников тепловой энергии, функционирующих в режиме комбинирова</w:t>
      </w:r>
      <w:r w:rsidRPr="00A5746B">
        <w:t>н</w:t>
      </w:r>
      <w:r w:rsidRPr="00A5746B">
        <w:t>ной выработки электрической и тепловой энергии);</w:t>
      </w:r>
    </w:p>
    <w:p w:rsidR="00A96857" w:rsidRPr="00A5746B" w:rsidRDefault="00A96857" w:rsidP="0006129B">
      <w:pPr>
        <w:tabs>
          <w:tab w:val="left" w:pos="567"/>
          <w:tab w:val="left" w:pos="1134"/>
        </w:tabs>
        <w:autoSpaceDE w:val="0"/>
        <w:autoSpaceDN w:val="0"/>
        <w:adjustRightInd w:val="0"/>
        <w:ind w:firstLine="567"/>
        <w:contextualSpacing/>
      </w:pPr>
      <w:r w:rsidRPr="00A5746B">
        <w:t>10) доля отпуска тепловой энергии, осуществляемого потребителям по приборам учета, в общем объеме отпущенной тепловой энергии;</w:t>
      </w:r>
    </w:p>
    <w:p w:rsidR="00A96857" w:rsidRPr="00A5746B" w:rsidRDefault="00A96857" w:rsidP="0006129B">
      <w:pPr>
        <w:tabs>
          <w:tab w:val="left" w:pos="567"/>
          <w:tab w:val="left" w:pos="1134"/>
        </w:tabs>
        <w:autoSpaceDE w:val="0"/>
        <w:autoSpaceDN w:val="0"/>
        <w:adjustRightInd w:val="0"/>
        <w:ind w:firstLine="567"/>
        <w:contextualSpacing/>
      </w:pPr>
      <w:r w:rsidRPr="00A5746B">
        <w:t>11) средневзвешенный (по материальной характеристике) срок эксплуатации тепловых сетей (для каждой системы теплоснабжения);</w:t>
      </w:r>
    </w:p>
    <w:p w:rsidR="00A96857" w:rsidRPr="00A5746B" w:rsidRDefault="00A96857" w:rsidP="0006129B">
      <w:pPr>
        <w:tabs>
          <w:tab w:val="left" w:pos="567"/>
          <w:tab w:val="left" w:pos="1134"/>
        </w:tabs>
        <w:autoSpaceDE w:val="0"/>
        <w:autoSpaceDN w:val="0"/>
        <w:adjustRightInd w:val="0"/>
        <w:ind w:firstLine="567"/>
        <w:contextualSpacing/>
      </w:pPr>
      <w:r w:rsidRPr="00A5746B">
        <w:t>12) отношение материальной характеристики тепловых сетей, реконструированных за год, к общей материальной характеристике тепл</w:t>
      </w:r>
      <w:r w:rsidRPr="00A5746B">
        <w:t>о</w:t>
      </w:r>
      <w:r w:rsidRPr="00A5746B">
        <w:t>вых сетей (фактическое значение за отчетный период и прогноз изменения при реализации проектов, указанных в утвержденной схеме тепл</w:t>
      </w:r>
      <w:r w:rsidRPr="00A5746B">
        <w:t>о</w:t>
      </w:r>
      <w:r w:rsidRPr="00A5746B">
        <w:t>снабжения);</w:t>
      </w:r>
    </w:p>
    <w:p w:rsidR="00A96857" w:rsidRPr="00A5746B" w:rsidRDefault="00A96857" w:rsidP="0006129B">
      <w:pPr>
        <w:tabs>
          <w:tab w:val="left" w:pos="567"/>
          <w:tab w:val="left" w:pos="1134"/>
        </w:tabs>
        <w:autoSpaceDE w:val="0"/>
        <w:autoSpaceDN w:val="0"/>
        <w:adjustRightInd w:val="0"/>
        <w:ind w:firstLine="567"/>
        <w:contextualSpacing/>
      </w:pPr>
      <w:r w:rsidRPr="00A5746B">
        <w:t>13) 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w:t>
      </w:r>
      <w:r w:rsidRPr="00A5746B">
        <w:t>и</w:t>
      </w:r>
      <w:r w:rsidRPr="00A5746B">
        <w:t>зации проектов, указанных в утвержденной схеме теплоснабжения)</w:t>
      </w:r>
      <w:r w:rsidR="000B4E51" w:rsidRPr="00A5746B">
        <w:t>;</w:t>
      </w:r>
    </w:p>
    <w:p w:rsidR="00A96857" w:rsidRPr="00A5746B" w:rsidRDefault="00A96857" w:rsidP="0006129B">
      <w:pPr>
        <w:tabs>
          <w:tab w:val="left" w:pos="567"/>
          <w:tab w:val="left" w:pos="1134"/>
        </w:tabs>
        <w:autoSpaceDE w:val="0"/>
        <w:autoSpaceDN w:val="0"/>
        <w:adjustRightInd w:val="0"/>
        <w:ind w:firstLine="567"/>
        <w:contextualSpacing/>
      </w:pPr>
      <w:r w:rsidRPr="00A5746B">
        <w:t>14) 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w:t>
      </w:r>
      <w:r w:rsidRPr="00A5746B">
        <w:t>у</w:t>
      </w:r>
      <w:r w:rsidRPr="00A5746B">
        <w:t>шение законодательства Российской Федерации в сфере теплоснабжения, антимонопольного законодательства Российской Федерации, закон</w:t>
      </w:r>
      <w:r w:rsidRPr="00A5746B">
        <w:t>о</w:t>
      </w:r>
      <w:r w:rsidRPr="00A5746B">
        <w:t>дательства Российской Федерации о естественных монополиях.</w:t>
      </w:r>
    </w:p>
    <w:p w:rsidR="00E72600" w:rsidRPr="00A5746B" w:rsidRDefault="00E72600" w:rsidP="0006129B">
      <w:pPr>
        <w:tabs>
          <w:tab w:val="left" w:pos="567"/>
          <w:tab w:val="left" w:pos="1134"/>
        </w:tabs>
        <w:autoSpaceDE w:val="0"/>
        <w:autoSpaceDN w:val="0"/>
        <w:adjustRightInd w:val="0"/>
        <w:ind w:firstLine="567"/>
        <w:contextualSpacing/>
        <w:rPr>
          <w:rFonts w:eastAsia="Times New Roman"/>
          <w:szCs w:val="24"/>
          <w:lang w:eastAsia="ru-RU"/>
        </w:rPr>
      </w:pPr>
      <w:r w:rsidRPr="00A5746B">
        <w:rPr>
          <w:rFonts w:eastAsia="Times New Roman"/>
          <w:szCs w:val="24"/>
          <w:lang w:eastAsia="ru-RU"/>
        </w:rPr>
        <w:t xml:space="preserve">Индикаторы развития системы теплоснабжения приведены в таблице </w:t>
      </w:r>
      <w:r w:rsidR="00F740F7">
        <w:rPr>
          <w:rFonts w:eastAsia="Times New Roman"/>
          <w:szCs w:val="24"/>
          <w:lang w:eastAsia="ru-RU"/>
        </w:rPr>
        <w:t>65</w:t>
      </w:r>
      <w:r w:rsidRPr="00A5746B">
        <w:rPr>
          <w:rFonts w:eastAsia="Times New Roman"/>
          <w:szCs w:val="24"/>
          <w:lang w:eastAsia="ru-RU"/>
        </w:rPr>
        <w:t>.</w:t>
      </w:r>
    </w:p>
    <w:p w:rsidR="001E6038" w:rsidRPr="00A5746B" w:rsidRDefault="001E6038" w:rsidP="0006129B">
      <w:pPr>
        <w:tabs>
          <w:tab w:val="left" w:pos="1134"/>
        </w:tabs>
        <w:autoSpaceDE w:val="0"/>
        <w:autoSpaceDN w:val="0"/>
        <w:adjustRightInd w:val="0"/>
        <w:ind w:left="709"/>
        <w:contextualSpacing/>
        <w:rPr>
          <w:rFonts w:eastAsia="Times New Roman"/>
          <w:szCs w:val="24"/>
          <w:lang w:eastAsia="ru-RU"/>
        </w:rPr>
      </w:pPr>
    </w:p>
    <w:p w:rsidR="00E72600" w:rsidRPr="00A5746B" w:rsidRDefault="00CD1318" w:rsidP="0006129B">
      <w:pPr>
        <w:pStyle w:val="aff9"/>
        <w:spacing w:line="240" w:lineRule="auto"/>
        <w:rPr>
          <w:rFonts w:eastAsia="Times New Roman"/>
          <w:szCs w:val="24"/>
          <w:lang w:eastAsia="ru-RU"/>
        </w:rPr>
      </w:pPr>
      <w:r w:rsidRPr="00A5746B">
        <w:lastRenderedPageBreak/>
        <w:t xml:space="preserve">Таблица </w:t>
      </w:r>
      <w:r w:rsidR="008A3CE6" w:rsidRPr="00A5746B">
        <w:fldChar w:fldCharType="begin"/>
      </w:r>
      <w:r w:rsidR="006972A4" w:rsidRPr="00A5746B">
        <w:instrText xml:space="preserve"> SEQ Таблица \* ARABIC </w:instrText>
      </w:r>
      <w:r w:rsidR="008A3CE6" w:rsidRPr="00A5746B">
        <w:fldChar w:fldCharType="separate"/>
      </w:r>
      <w:r w:rsidR="00A5746B" w:rsidRPr="00A5746B">
        <w:rPr>
          <w:noProof/>
        </w:rPr>
        <w:t>65</w:t>
      </w:r>
      <w:r w:rsidR="008A3CE6" w:rsidRPr="00A5746B">
        <w:rPr>
          <w:noProof/>
        </w:rPr>
        <w:fldChar w:fldCharType="end"/>
      </w:r>
      <w:r w:rsidRPr="00A5746B">
        <w:t xml:space="preserve"> </w:t>
      </w:r>
      <w:r w:rsidR="00E72600" w:rsidRPr="00A5746B">
        <w:t xml:space="preserve">- </w:t>
      </w:r>
      <w:r w:rsidR="00043924" w:rsidRPr="00A5746B">
        <w:t>Индикаторы развития систем</w:t>
      </w:r>
      <w:r w:rsidR="004858B5" w:rsidRPr="00A5746B">
        <w:t xml:space="preserve"> централизованного</w:t>
      </w:r>
      <w:r w:rsidR="00E44D80" w:rsidRPr="00A5746B">
        <w:t xml:space="preserve"> теплоснабжения*</w:t>
      </w:r>
    </w:p>
    <w:tbl>
      <w:tblPr>
        <w:tblW w:w="500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4"/>
        <w:gridCol w:w="4182"/>
        <w:gridCol w:w="1468"/>
        <w:gridCol w:w="1004"/>
        <w:gridCol w:w="974"/>
        <w:gridCol w:w="1031"/>
        <w:gridCol w:w="998"/>
        <w:gridCol w:w="998"/>
        <w:gridCol w:w="1049"/>
        <w:gridCol w:w="1287"/>
        <w:gridCol w:w="1260"/>
      </w:tblGrid>
      <w:tr w:rsidR="00354E62" w:rsidRPr="00A5746B" w:rsidTr="002956A6">
        <w:trPr>
          <w:cantSplit/>
          <w:tblHeader/>
        </w:trPr>
        <w:tc>
          <w:tcPr>
            <w:tcW w:w="273" w:type="pct"/>
            <w:vAlign w:val="center"/>
          </w:tcPr>
          <w:p w:rsidR="00354E62" w:rsidRPr="00F740F7" w:rsidRDefault="00354E62" w:rsidP="00F740F7">
            <w:pPr>
              <w:jc w:val="center"/>
              <w:rPr>
                <w:rFonts w:eastAsia="Times New Roman"/>
                <w:bCs/>
                <w:sz w:val="22"/>
                <w:lang w:eastAsia="ru-RU"/>
              </w:rPr>
            </w:pPr>
            <w:r w:rsidRPr="00F740F7">
              <w:rPr>
                <w:rFonts w:eastAsia="Times New Roman"/>
                <w:bCs/>
                <w:sz w:val="22"/>
                <w:lang w:eastAsia="ru-RU"/>
              </w:rPr>
              <w:t>№ п/п</w:t>
            </w:r>
          </w:p>
        </w:tc>
        <w:tc>
          <w:tcPr>
            <w:tcW w:w="1387" w:type="pct"/>
            <w:shd w:val="clear" w:color="auto" w:fill="auto"/>
            <w:noWrap/>
            <w:vAlign w:val="center"/>
            <w:hideMark/>
          </w:tcPr>
          <w:p w:rsidR="00354E62" w:rsidRPr="00A5746B" w:rsidRDefault="00354E62" w:rsidP="0006129B">
            <w:pPr>
              <w:jc w:val="center"/>
              <w:rPr>
                <w:rFonts w:eastAsia="Times New Roman"/>
                <w:bCs/>
                <w:sz w:val="22"/>
                <w:lang w:eastAsia="ru-RU"/>
              </w:rPr>
            </w:pPr>
            <w:r w:rsidRPr="00A5746B">
              <w:rPr>
                <w:rFonts w:eastAsia="Times New Roman"/>
                <w:bCs/>
                <w:sz w:val="22"/>
                <w:lang w:eastAsia="ru-RU"/>
              </w:rPr>
              <w:t>Наименование</w:t>
            </w:r>
          </w:p>
        </w:tc>
        <w:tc>
          <w:tcPr>
            <w:tcW w:w="487" w:type="pct"/>
            <w:shd w:val="clear" w:color="auto" w:fill="auto"/>
            <w:noWrap/>
            <w:vAlign w:val="center"/>
            <w:hideMark/>
          </w:tcPr>
          <w:p w:rsidR="00354E62" w:rsidRPr="00A5746B" w:rsidRDefault="00354E62" w:rsidP="0006129B">
            <w:pPr>
              <w:jc w:val="center"/>
              <w:rPr>
                <w:rFonts w:eastAsia="Times New Roman"/>
                <w:bCs/>
                <w:sz w:val="22"/>
                <w:lang w:eastAsia="ru-RU"/>
              </w:rPr>
            </w:pPr>
            <w:r w:rsidRPr="00A5746B">
              <w:rPr>
                <w:rFonts w:eastAsia="Times New Roman"/>
                <w:bCs/>
                <w:sz w:val="22"/>
                <w:lang w:eastAsia="ru-RU"/>
              </w:rPr>
              <w:t>Ед. изм</w:t>
            </w:r>
          </w:p>
        </w:tc>
        <w:tc>
          <w:tcPr>
            <w:tcW w:w="333" w:type="pct"/>
            <w:shd w:val="clear" w:color="auto" w:fill="auto"/>
            <w:noWrap/>
            <w:vAlign w:val="center"/>
            <w:hideMark/>
          </w:tcPr>
          <w:p w:rsidR="00354E62" w:rsidRPr="00A5746B" w:rsidRDefault="00354E62" w:rsidP="002956A6">
            <w:pPr>
              <w:jc w:val="center"/>
              <w:rPr>
                <w:rFonts w:eastAsia="Times New Roman"/>
                <w:iCs/>
                <w:sz w:val="22"/>
                <w:lang w:eastAsia="ru-RU"/>
              </w:rPr>
            </w:pPr>
            <w:r w:rsidRPr="00A5746B">
              <w:rPr>
                <w:rFonts w:eastAsia="Times New Roman"/>
                <w:iCs/>
                <w:sz w:val="22"/>
                <w:lang w:eastAsia="ru-RU"/>
              </w:rPr>
              <w:t>2021</w:t>
            </w:r>
          </w:p>
        </w:tc>
        <w:tc>
          <w:tcPr>
            <w:tcW w:w="323" w:type="pct"/>
            <w:shd w:val="clear" w:color="auto" w:fill="auto"/>
            <w:noWrap/>
            <w:vAlign w:val="center"/>
            <w:hideMark/>
          </w:tcPr>
          <w:p w:rsidR="00354E62" w:rsidRPr="00A5746B" w:rsidRDefault="00354E62" w:rsidP="002956A6">
            <w:pPr>
              <w:jc w:val="center"/>
              <w:rPr>
                <w:rFonts w:eastAsia="Times New Roman"/>
                <w:sz w:val="22"/>
                <w:lang w:eastAsia="ru-RU"/>
              </w:rPr>
            </w:pPr>
            <w:r w:rsidRPr="00A5746B">
              <w:rPr>
                <w:rFonts w:eastAsia="Times New Roman"/>
                <w:sz w:val="22"/>
                <w:lang w:eastAsia="ru-RU"/>
              </w:rPr>
              <w:t>2022</w:t>
            </w:r>
          </w:p>
        </w:tc>
        <w:tc>
          <w:tcPr>
            <w:tcW w:w="342" w:type="pct"/>
            <w:shd w:val="clear" w:color="auto" w:fill="auto"/>
            <w:noWrap/>
            <w:vAlign w:val="center"/>
            <w:hideMark/>
          </w:tcPr>
          <w:p w:rsidR="00354E62" w:rsidRPr="00A5746B" w:rsidRDefault="00354E62">
            <w:pPr>
              <w:jc w:val="center"/>
              <w:rPr>
                <w:rFonts w:eastAsia="Times New Roman"/>
                <w:sz w:val="22"/>
                <w:lang w:eastAsia="ru-RU"/>
              </w:rPr>
            </w:pPr>
            <w:r w:rsidRPr="00A5746B">
              <w:rPr>
                <w:rFonts w:eastAsia="Times New Roman"/>
                <w:sz w:val="22"/>
                <w:lang w:eastAsia="ru-RU"/>
              </w:rPr>
              <w:t>2023</w:t>
            </w:r>
          </w:p>
        </w:tc>
        <w:tc>
          <w:tcPr>
            <w:tcW w:w="331" w:type="pct"/>
            <w:shd w:val="clear" w:color="auto" w:fill="auto"/>
            <w:noWrap/>
            <w:vAlign w:val="center"/>
            <w:hideMark/>
          </w:tcPr>
          <w:p w:rsidR="00354E62" w:rsidRPr="00A5746B" w:rsidRDefault="00354E62">
            <w:pPr>
              <w:jc w:val="center"/>
              <w:rPr>
                <w:rFonts w:eastAsia="Times New Roman"/>
                <w:sz w:val="22"/>
                <w:lang w:eastAsia="ru-RU"/>
              </w:rPr>
            </w:pPr>
            <w:r w:rsidRPr="00A5746B">
              <w:rPr>
                <w:rFonts w:eastAsia="Times New Roman"/>
                <w:sz w:val="22"/>
                <w:lang w:eastAsia="ru-RU"/>
              </w:rPr>
              <w:t>2024</w:t>
            </w:r>
          </w:p>
        </w:tc>
        <w:tc>
          <w:tcPr>
            <w:tcW w:w="331" w:type="pct"/>
            <w:shd w:val="clear" w:color="auto" w:fill="auto"/>
            <w:noWrap/>
            <w:vAlign w:val="center"/>
            <w:hideMark/>
          </w:tcPr>
          <w:p w:rsidR="00354E62" w:rsidRPr="00A5746B" w:rsidRDefault="00354E62">
            <w:pPr>
              <w:jc w:val="center"/>
              <w:rPr>
                <w:rFonts w:eastAsia="Times New Roman"/>
                <w:sz w:val="22"/>
                <w:lang w:eastAsia="ru-RU"/>
              </w:rPr>
            </w:pPr>
            <w:r w:rsidRPr="00A5746B">
              <w:rPr>
                <w:rFonts w:eastAsia="Times New Roman"/>
                <w:sz w:val="22"/>
                <w:lang w:eastAsia="ru-RU"/>
              </w:rPr>
              <w:t>2025</w:t>
            </w:r>
          </w:p>
        </w:tc>
        <w:tc>
          <w:tcPr>
            <w:tcW w:w="348" w:type="pct"/>
            <w:shd w:val="clear" w:color="auto" w:fill="auto"/>
            <w:noWrap/>
            <w:vAlign w:val="center"/>
            <w:hideMark/>
          </w:tcPr>
          <w:p w:rsidR="00354E62" w:rsidRPr="00A5746B" w:rsidRDefault="00354E62">
            <w:pPr>
              <w:jc w:val="center"/>
              <w:rPr>
                <w:rFonts w:eastAsia="Times New Roman"/>
                <w:sz w:val="22"/>
                <w:lang w:eastAsia="ru-RU"/>
              </w:rPr>
            </w:pPr>
            <w:r w:rsidRPr="00A5746B">
              <w:rPr>
                <w:rFonts w:eastAsia="Times New Roman"/>
                <w:sz w:val="22"/>
                <w:lang w:eastAsia="ru-RU"/>
              </w:rPr>
              <w:t>2026</w:t>
            </w:r>
          </w:p>
        </w:tc>
        <w:tc>
          <w:tcPr>
            <w:tcW w:w="427" w:type="pct"/>
            <w:shd w:val="clear" w:color="auto" w:fill="auto"/>
            <w:noWrap/>
            <w:vAlign w:val="center"/>
            <w:hideMark/>
          </w:tcPr>
          <w:p w:rsidR="00354E62" w:rsidRPr="00A5746B" w:rsidRDefault="00354E62">
            <w:pPr>
              <w:jc w:val="center"/>
              <w:rPr>
                <w:rFonts w:eastAsia="Times New Roman"/>
                <w:sz w:val="22"/>
                <w:lang w:eastAsia="ru-RU"/>
              </w:rPr>
            </w:pPr>
            <w:r w:rsidRPr="00A5746B">
              <w:rPr>
                <w:rFonts w:eastAsia="Times New Roman"/>
                <w:sz w:val="22"/>
                <w:lang w:eastAsia="ru-RU"/>
              </w:rPr>
              <w:t>2027</w:t>
            </w:r>
          </w:p>
        </w:tc>
        <w:tc>
          <w:tcPr>
            <w:tcW w:w="418" w:type="pct"/>
            <w:shd w:val="clear" w:color="auto" w:fill="auto"/>
            <w:noWrap/>
            <w:vAlign w:val="center"/>
            <w:hideMark/>
          </w:tcPr>
          <w:p w:rsidR="00354E62" w:rsidRPr="00A5746B" w:rsidRDefault="00354E62">
            <w:pPr>
              <w:jc w:val="center"/>
              <w:rPr>
                <w:rFonts w:eastAsia="Times New Roman"/>
                <w:sz w:val="22"/>
                <w:lang w:eastAsia="ru-RU"/>
              </w:rPr>
            </w:pPr>
            <w:r w:rsidRPr="00A5746B">
              <w:rPr>
                <w:rFonts w:eastAsia="Times New Roman"/>
                <w:sz w:val="22"/>
                <w:lang w:eastAsia="ru-RU"/>
              </w:rPr>
              <w:t>2028-2032</w:t>
            </w:r>
          </w:p>
        </w:tc>
      </w:tr>
      <w:tr w:rsidR="00354E62" w:rsidRPr="00A5746B" w:rsidTr="002956A6">
        <w:trPr>
          <w:cantSplit/>
        </w:trPr>
        <w:tc>
          <w:tcPr>
            <w:tcW w:w="273" w:type="pct"/>
            <w:vAlign w:val="bottom"/>
          </w:tcPr>
          <w:p w:rsidR="00354E62" w:rsidRPr="00F740F7" w:rsidRDefault="00354E62" w:rsidP="00F740F7">
            <w:pPr>
              <w:jc w:val="center"/>
              <w:rPr>
                <w:sz w:val="22"/>
              </w:rPr>
            </w:pPr>
            <w:r w:rsidRPr="00F740F7">
              <w:rPr>
                <w:sz w:val="22"/>
              </w:rPr>
              <w:t>1</w:t>
            </w:r>
          </w:p>
        </w:tc>
        <w:tc>
          <w:tcPr>
            <w:tcW w:w="1387" w:type="pct"/>
            <w:shd w:val="clear" w:color="auto" w:fill="auto"/>
            <w:noWrap/>
            <w:vAlign w:val="center"/>
          </w:tcPr>
          <w:p w:rsidR="00354E62" w:rsidRPr="00A5746B" w:rsidRDefault="00354E62" w:rsidP="002956A6">
            <w:pPr>
              <w:jc w:val="center"/>
              <w:rPr>
                <w:sz w:val="20"/>
                <w:szCs w:val="20"/>
              </w:rPr>
            </w:pPr>
            <w:r w:rsidRPr="00A5746B">
              <w:rPr>
                <w:sz w:val="20"/>
                <w:szCs w:val="20"/>
              </w:rPr>
              <w:t>Количество прекращений подачи тепловой энергии, теплоносителя в результате технол</w:t>
            </w:r>
            <w:r w:rsidRPr="00A5746B">
              <w:rPr>
                <w:sz w:val="20"/>
                <w:szCs w:val="20"/>
              </w:rPr>
              <w:t>о</w:t>
            </w:r>
            <w:r w:rsidRPr="00A5746B">
              <w:rPr>
                <w:sz w:val="20"/>
                <w:szCs w:val="20"/>
              </w:rPr>
              <w:t>гических нарушений на тепловых сетях</w:t>
            </w:r>
          </w:p>
        </w:tc>
        <w:tc>
          <w:tcPr>
            <w:tcW w:w="487" w:type="pct"/>
            <w:shd w:val="clear" w:color="auto" w:fill="auto"/>
            <w:noWrap/>
            <w:vAlign w:val="center"/>
          </w:tcPr>
          <w:p w:rsidR="00354E62" w:rsidRPr="00A5746B" w:rsidRDefault="00354E62" w:rsidP="002956A6">
            <w:pPr>
              <w:jc w:val="center"/>
              <w:rPr>
                <w:sz w:val="20"/>
                <w:szCs w:val="20"/>
              </w:rPr>
            </w:pPr>
            <w:r w:rsidRPr="00A5746B">
              <w:rPr>
                <w:sz w:val="20"/>
                <w:szCs w:val="20"/>
              </w:rPr>
              <w:t>ед. год</w:t>
            </w:r>
          </w:p>
        </w:tc>
        <w:tc>
          <w:tcPr>
            <w:tcW w:w="333" w:type="pct"/>
            <w:shd w:val="clear" w:color="auto" w:fill="auto"/>
            <w:noWrap/>
            <w:vAlign w:val="center"/>
          </w:tcPr>
          <w:p w:rsidR="00354E62" w:rsidRPr="00A5746B" w:rsidRDefault="00354E62" w:rsidP="002956A6">
            <w:pPr>
              <w:jc w:val="center"/>
              <w:rPr>
                <w:sz w:val="22"/>
              </w:rPr>
            </w:pPr>
            <w:r w:rsidRPr="00A5746B">
              <w:rPr>
                <w:sz w:val="22"/>
              </w:rPr>
              <w:t>0</w:t>
            </w:r>
          </w:p>
        </w:tc>
        <w:tc>
          <w:tcPr>
            <w:tcW w:w="323" w:type="pct"/>
            <w:shd w:val="clear" w:color="auto" w:fill="auto"/>
            <w:noWrap/>
            <w:vAlign w:val="center"/>
          </w:tcPr>
          <w:p w:rsidR="00354E62" w:rsidRPr="00A5746B" w:rsidRDefault="00354E62" w:rsidP="002956A6">
            <w:pPr>
              <w:jc w:val="center"/>
              <w:rPr>
                <w:sz w:val="22"/>
              </w:rPr>
            </w:pPr>
            <w:r w:rsidRPr="00A5746B">
              <w:rPr>
                <w:sz w:val="22"/>
              </w:rPr>
              <w:t>0</w:t>
            </w:r>
          </w:p>
        </w:tc>
        <w:tc>
          <w:tcPr>
            <w:tcW w:w="342" w:type="pct"/>
            <w:shd w:val="clear" w:color="auto" w:fill="auto"/>
            <w:noWrap/>
            <w:vAlign w:val="center"/>
          </w:tcPr>
          <w:p w:rsidR="00354E62" w:rsidRPr="00A5746B" w:rsidRDefault="00354E62" w:rsidP="002956A6">
            <w:pPr>
              <w:jc w:val="center"/>
              <w:rPr>
                <w:sz w:val="22"/>
              </w:rPr>
            </w:pPr>
            <w:r w:rsidRPr="00A5746B">
              <w:rPr>
                <w:sz w:val="22"/>
              </w:rPr>
              <w:t>0</w:t>
            </w:r>
          </w:p>
        </w:tc>
        <w:tc>
          <w:tcPr>
            <w:tcW w:w="331" w:type="pct"/>
            <w:shd w:val="clear" w:color="auto" w:fill="auto"/>
            <w:noWrap/>
            <w:vAlign w:val="center"/>
          </w:tcPr>
          <w:p w:rsidR="00354E62" w:rsidRPr="00A5746B" w:rsidRDefault="00354E62" w:rsidP="002956A6">
            <w:pPr>
              <w:jc w:val="center"/>
              <w:rPr>
                <w:sz w:val="22"/>
              </w:rPr>
            </w:pPr>
            <w:r w:rsidRPr="00A5746B">
              <w:rPr>
                <w:sz w:val="22"/>
              </w:rPr>
              <w:t>0</w:t>
            </w:r>
          </w:p>
        </w:tc>
        <w:tc>
          <w:tcPr>
            <w:tcW w:w="331" w:type="pct"/>
            <w:shd w:val="clear" w:color="auto" w:fill="auto"/>
            <w:noWrap/>
            <w:vAlign w:val="center"/>
          </w:tcPr>
          <w:p w:rsidR="00354E62" w:rsidRPr="00A5746B" w:rsidRDefault="00354E62" w:rsidP="002956A6">
            <w:pPr>
              <w:jc w:val="center"/>
              <w:rPr>
                <w:sz w:val="22"/>
              </w:rPr>
            </w:pPr>
            <w:r w:rsidRPr="00A5746B">
              <w:rPr>
                <w:sz w:val="22"/>
              </w:rPr>
              <w:t>0</w:t>
            </w:r>
          </w:p>
        </w:tc>
        <w:tc>
          <w:tcPr>
            <w:tcW w:w="348" w:type="pct"/>
            <w:shd w:val="clear" w:color="auto" w:fill="auto"/>
            <w:vAlign w:val="center"/>
          </w:tcPr>
          <w:p w:rsidR="00354E62" w:rsidRPr="00A5746B" w:rsidRDefault="00354E62" w:rsidP="002956A6">
            <w:pPr>
              <w:jc w:val="center"/>
              <w:rPr>
                <w:sz w:val="22"/>
              </w:rPr>
            </w:pPr>
            <w:r w:rsidRPr="00A5746B">
              <w:rPr>
                <w:sz w:val="22"/>
              </w:rPr>
              <w:t>0</w:t>
            </w:r>
          </w:p>
        </w:tc>
        <w:tc>
          <w:tcPr>
            <w:tcW w:w="427" w:type="pct"/>
            <w:shd w:val="clear" w:color="auto" w:fill="auto"/>
            <w:vAlign w:val="center"/>
          </w:tcPr>
          <w:p w:rsidR="00354E62" w:rsidRPr="00A5746B" w:rsidRDefault="00354E62" w:rsidP="002956A6">
            <w:pPr>
              <w:jc w:val="center"/>
              <w:rPr>
                <w:sz w:val="22"/>
              </w:rPr>
            </w:pPr>
            <w:r w:rsidRPr="00A5746B">
              <w:rPr>
                <w:sz w:val="22"/>
              </w:rPr>
              <w:t>0</w:t>
            </w:r>
          </w:p>
        </w:tc>
        <w:tc>
          <w:tcPr>
            <w:tcW w:w="418" w:type="pct"/>
            <w:shd w:val="clear" w:color="auto" w:fill="auto"/>
            <w:vAlign w:val="center"/>
          </w:tcPr>
          <w:p w:rsidR="00354E62" w:rsidRPr="00A5746B" w:rsidRDefault="00354E62" w:rsidP="002956A6">
            <w:pPr>
              <w:jc w:val="center"/>
              <w:rPr>
                <w:sz w:val="22"/>
              </w:rPr>
            </w:pPr>
            <w:r w:rsidRPr="00A5746B">
              <w:rPr>
                <w:sz w:val="22"/>
              </w:rPr>
              <w:t>0</w:t>
            </w:r>
          </w:p>
        </w:tc>
      </w:tr>
      <w:tr w:rsidR="00354E62" w:rsidRPr="00A5746B" w:rsidTr="002956A6">
        <w:trPr>
          <w:cantSplit/>
        </w:trPr>
        <w:tc>
          <w:tcPr>
            <w:tcW w:w="273" w:type="pct"/>
            <w:vAlign w:val="bottom"/>
          </w:tcPr>
          <w:p w:rsidR="00354E62" w:rsidRPr="00F740F7" w:rsidRDefault="00354E62" w:rsidP="00F740F7">
            <w:pPr>
              <w:jc w:val="center"/>
              <w:rPr>
                <w:sz w:val="22"/>
              </w:rPr>
            </w:pPr>
            <w:r w:rsidRPr="00F740F7">
              <w:rPr>
                <w:sz w:val="22"/>
              </w:rPr>
              <w:t>2</w:t>
            </w:r>
          </w:p>
        </w:tc>
        <w:tc>
          <w:tcPr>
            <w:tcW w:w="1387" w:type="pct"/>
            <w:shd w:val="clear" w:color="auto" w:fill="auto"/>
            <w:noWrap/>
            <w:vAlign w:val="center"/>
          </w:tcPr>
          <w:p w:rsidR="00354E62" w:rsidRPr="00A5746B" w:rsidRDefault="00354E62" w:rsidP="002956A6">
            <w:pPr>
              <w:jc w:val="center"/>
              <w:rPr>
                <w:sz w:val="20"/>
                <w:szCs w:val="20"/>
              </w:rPr>
            </w:pPr>
            <w:r w:rsidRPr="00A5746B">
              <w:rPr>
                <w:sz w:val="20"/>
                <w:szCs w:val="20"/>
              </w:rPr>
              <w:t>Количество прекращений подачи тепловой энергии, теплоносителя в результате технол</w:t>
            </w:r>
            <w:r w:rsidRPr="00A5746B">
              <w:rPr>
                <w:sz w:val="20"/>
                <w:szCs w:val="20"/>
              </w:rPr>
              <w:t>о</w:t>
            </w:r>
            <w:r w:rsidRPr="00A5746B">
              <w:rPr>
                <w:sz w:val="20"/>
                <w:szCs w:val="20"/>
              </w:rPr>
              <w:t>гических нарушений на источниках тепловой энергии</w:t>
            </w:r>
          </w:p>
        </w:tc>
        <w:tc>
          <w:tcPr>
            <w:tcW w:w="487" w:type="pct"/>
            <w:shd w:val="clear" w:color="auto" w:fill="auto"/>
            <w:noWrap/>
            <w:vAlign w:val="center"/>
          </w:tcPr>
          <w:p w:rsidR="00354E62" w:rsidRPr="00A5746B" w:rsidRDefault="00354E62" w:rsidP="002956A6">
            <w:pPr>
              <w:jc w:val="center"/>
              <w:rPr>
                <w:sz w:val="20"/>
                <w:szCs w:val="20"/>
              </w:rPr>
            </w:pPr>
            <w:r w:rsidRPr="00A5746B">
              <w:rPr>
                <w:sz w:val="20"/>
                <w:szCs w:val="20"/>
              </w:rPr>
              <w:t>ед. год</w:t>
            </w:r>
          </w:p>
        </w:tc>
        <w:tc>
          <w:tcPr>
            <w:tcW w:w="333" w:type="pct"/>
            <w:shd w:val="clear" w:color="auto" w:fill="auto"/>
            <w:noWrap/>
            <w:vAlign w:val="center"/>
          </w:tcPr>
          <w:p w:rsidR="00354E62" w:rsidRPr="00A5746B" w:rsidRDefault="00354E62" w:rsidP="002956A6">
            <w:pPr>
              <w:jc w:val="center"/>
              <w:rPr>
                <w:sz w:val="22"/>
              </w:rPr>
            </w:pPr>
            <w:r w:rsidRPr="00A5746B">
              <w:rPr>
                <w:sz w:val="22"/>
              </w:rPr>
              <w:t>0</w:t>
            </w:r>
          </w:p>
        </w:tc>
        <w:tc>
          <w:tcPr>
            <w:tcW w:w="323" w:type="pct"/>
            <w:shd w:val="clear" w:color="auto" w:fill="auto"/>
            <w:noWrap/>
            <w:vAlign w:val="center"/>
          </w:tcPr>
          <w:p w:rsidR="00354E62" w:rsidRPr="00A5746B" w:rsidRDefault="00354E62" w:rsidP="002956A6">
            <w:pPr>
              <w:jc w:val="center"/>
              <w:rPr>
                <w:sz w:val="22"/>
              </w:rPr>
            </w:pPr>
            <w:r w:rsidRPr="00A5746B">
              <w:rPr>
                <w:sz w:val="22"/>
              </w:rPr>
              <w:t>0</w:t>
            </w:r>
          </w:p>
        </w:tc>
        <w:tc>
          <w:tcPr>
            <w:tcW w:w="342" w:type="pct"/>
            <w:shd w:val="clear" w:color="auto" w:fill="auto"/>
            <w:noWrap/>
            <w:vAlign w:val="center"/>
          </w:tcPr>
          <w:p w:rsidR="00354E62" w:rsidRPr="00A5746B" w:rsidRDefault="00354E62" w:rsidP="002956A6">
            <w:pPr>
              <w:jc w:val="center"/>
              <w:rPr>
                <w:sz w:val="22"/>
              </w:rPr>
            </w:pPr>
            <w:r w:rsidRPr="00A5746B">
              <w:rPr>
                <w:sz w:val="22"/>
              </w:rPr>
              <w:t>0</w:t>
            </w:r>
          </w:p>
        </w:tc>
        <w:tc>
          <w:tcPr>
            <w:tcW w:w="331" w:type="pct"/>
            <w:shd w:val="clear" w:color="auto" w:fill="auto"/>
            <w:noWrap/>
            <w:vAlign w:val="center"/>
          </w:tcPr>
          <w:p w:rsidR="00354E62" w:rsidRPr="00A5746B" w:rsidRDefault="00354E62" w:rsidP="002956A6">
            <w:pPr>
              <w:jc w:val="center"/>
              <w:rPr>
                <w:sz w:val="22"/>
              </w:rPr>
            </w:pPr>
            <w:r w:rsidRPr="00A5746B">
              <w:rPr>
                <w:sz w:val="22"/>
              </w:rPr>
              <w:t>0</w:t>
            </w:r>
          </w:p>
        </w:tc>
        <w:tc>
          <w:tcPr>
            <w:tcW w:w="331" w:type="pct"/>
            <w:shd w:val="clear" w:color="auto" w:fill="auto"/>
            <w:noWrap/>
            <w:vAlign w:val="center"/>
          </w:tcPr>
          <w:p w:rsidR="00354E62" w:rsidRPr="00A5746B" w:rsidRDefault="00354E62" w:rsidP="002956A6">
            <w:pPr>
              <w:jc w:val="center"/>
              <w:rPr>
                <w:sz w:val="22"/>
              </w:rPr>
            </w:pPr>
            <w:r w:rsidRPr="00A5746B">
              <w:rPr>
                <w:sz w:val="22"/>
              </w:rPr>
              <w:t>0</w:t>
            </w:r>
          </w:p>
        </w:tc>
        <w:tc>
          <w:tcPr>
            <w:tcW w:w="348" w:type="pct"/>
            <w:shd w:val="clear" w:color="auto" w:fill="auto"/>
            <w:vAlign w:val="center"/>
          </w:tcPr>
          <w:p w:rsidR="00354E62" w:rsidRPr="00A5746B" w:rsidRDefault="00354E62" w:rsidP="002956A6">
            <w:pPr>
              <w:jc w:val="center"/>
              <w:rPr>
                <w:sz w:val="22"/>
              </w:rPr>
            </w:pPr>
            <w:r w:rsidRPr="00A5746B">
              <w:rPr>
                <w:sz w:val="22"/>
              </w:rPr>
              <w:t>0</w:t>
            </w:r>
          </w:p>
        </w:tc>
        <w:tc>
          <w:tcPr>
            <w:tcW w:w="427" w:type="pct"/>
            <w:shd w:val="clear" w:color="auto" w:fill="auto"/>
            <w:vAlign w:val="center"/>
          </w:tcPr>
          <w:p w:rsidR="00354E62" w:rsidRPr="00A5746B" w:rsidRDefault="00354E62" w:rsidP="002956A6">
            <w:pPr>
              <w:jc w:val="center"/>
              <w:rPr>
                <w:sz w:val="22"/>
              </w:rPr>
            </w:pPr>
            <w:r w:rsidRPr="00A5746B">
              <w:rPr>
                <w:sz w:val="22"/>
              </w:rPr>
              <w:t>0</w:t>
            </w:r>
          </w:p>
        </w:tc>
        <w:tc>
          <w:tcPr>
            <w:tcW w:w="418" w:type="pct"/>
            <w:shd w:val="clear" w:color="auto" w:fill="auto"/>
            <w:vAlign w:val="center"/>
          </w:tcPr>
          <w:p w:rsidR="00354E62" w:rsidRPr="00A5746B" w:rsidRDefault="00354E62" w:rsidP="002956A6">
            <w:pPr>
              <w:jc w:val="center"/>
              <w:rPr>
                <w:sz w:val="22"/>
              </w:rPr>
            </w:pPr>
            <w:r w:rsidRPr="00A5746B">
              <w:rPr>
                <w:sz w:val="22"/>
              </w:rPr>
              <w:t>0</w:t>
            </w:r>
          </w:p>
        </w:tc>
      </w:tr>
      <w:tr w:rsidR="00354E62" w:rsidRPr="00A5746B" w:rsidTr="002956A6">
        <w:trPr>
          <w:cantSplit/>
        </w:trPr>
        <w:tc>
          <w:tcPr>
            <w:tcW w:w="273" w:type="pct"/>
            <w:vAlign w:val="bottom"/>
          </w:tcPr>
          <w:p w:rsidR="00354E62" w:rsidRPr="00F740F7" w:rsidRDefault="00354E62" w:rsidP="00F740F7">
            <w:pPr>
              <w:jc w:val="center"/>
              <w:rPr>
                <w:sz w:val="22"/>
              </w:rPr>
            </w:pPr>
            <w:r w:rsidRPr="00F740F7">
              <w:rPr>
                <w:sz w:val="22"/>
              </w:rPr>
              <w:t>3</w:t>
            </w:r>
          </w:p>
        </w:tc>
        <w:tc>
          <w:tcPr>
            <w:tcW w:w="1387" w:type="pct"/>
            <w:shd w:val="clear" w:color="auto" w:fill="auto"/>
            <w:noWrap/>
            <w:vAlign w:val="center"/>
          </w:tcPr>
          <w:p w:rsidR="00354E62" w:rsidRPr="00A5746B" w:rsidRDefault="00354E62" w:rsidP="002956A6">
            <w:pPr>
              <w:jc w:val="center"/>
              <w:rPr>
                <w:sz w:val="20"/>
                <w:szCs w:val="20"/>
              </w:rPr>
            </w:pPr>
            <w:r w:rsidRPr="00A5746B">
              <w:rPr>
                <w:sz w:val="20"/>
                <w:szCs w:val="20"/>
              </w:rPr>
              <w:t>Удельный расход условного топлива на ед</w:t>
            </w:r>
            <w:r w:rsidRPr="00A5746B">
              <w:rPr>
                <w:sz w:val="20"/>
                <w:szCs w:val="20"/>
              </w:rPr>
              <w:t>и</w:t>
            </w:r>
            <w:r w:rsidRPr="00A5746B">
              <w:rPr>
                <w:sz w:val="20"/>
                <w:szCs w:val="20"/>
              </w:rPr>
              <w:t xml:space="preserve">ницу отпускаемой тепловой энергии </w:t>
            </w:r>
          </w:p>
        </w:tc>
        <w:tc>
          <w:tcPr>
            <w:tcW w:w="487" w:type="pct"/>
            <w:shd w:val="clear" w:color="auto" w:fill="auto"/>
            <w:noWrap/>
            <w:vAlign w:val="center"/>
          </w:tcPr>
          <w:p w:rsidR="00354E62" w:rsidRPr="00A5746B" w:rsidRDefault="00354E62" w:rsidP="002956A6">
            <w:pPr>
              <w:jc w:val="center"/>
              <w:rPr>
                <w:sz w:val="20"/>
                <w:szCs w:val="20"/>
              </w:rPr>
            </w:pPr>
            <w:r w:rsidRPr="00A5746B">
              <w:rPr>
                <w:sz w:val="20"/>
                <w:szCs w:val="20"/>
              </w:rPr>
              <w:t> </w:t>
            </w:r>
          </w:p>
        </w:tc>
        <w:tc>
          <w:tcPr>
            <w:tcW w:w="333" w:type="pct"/>
            <w:shd w:val="clear" w:color="auto" w:fill="auto"/>
            <w:noWrap/>
            <w:vAlign w:val="center"/>
          </w:tcPr>
          <w:p w:rsidR="00354E62" w:rsidRPr="00A5746B" w:rsidRDefault="00354E62" w:rsidP="002956A6">
            <w:pPr>
              <w:jc w:val="center"/>
              <w:rPr>
                <w:sz w:val="22"/>
              </w:rPr>
            </w:pPr>
            <w:r w:rsidRPr="00A5746B">
              <w:rPr>
                <w:sz w:val="22"/>
              </w:rPr>
              <w:t> </w:t>
            </w:r>
          </w:p>
        </w:tc>
        <w:tc>
          <w:tcPr>
            <w:tcW w:w="323" w:type="pct"/>
            <w:shd w:val="clear" w:color="auto" w:fill="auto"/>
            <w:noWrap/>
            <w:vAlign w:val="center"/>
          </w:tcPr>
          <w:p w:rsidR="00354E62" w:rsidRPr="00A5746B" w:rsidRDefault="00354E62" w:rsidP="002956A6">
            <w:pPr>
              <w:jc w:val="center"/>
              <w:rPr>
                <w:sz w:val="22"/>
              </w:rPr>
            </w:pPr>
            <w:r w:rsidRPr="00A5746B">
              <w:rPr>
                <w:sz w:val="22"/>
              </w:rPr>
              <w:t> </w:t>
            </w:r>
          </w:p>
        </w:tc>
        <w:tc>
          <w:tcPr>
            <w:tcW w:w="342" w:type="pct"/>
            <w:shd w:val="clear" w:color="auto" w:fill="auto"/>
            <w:noWrap/>
            <w:vAlign w:val="center"/>
          </w:tcPr>
          <w:p w:rsidR="00354E62" w:rsidRPr="00A5746B" w:rsidRDefault="00354E62" w:rsidP="002956A6">
            <w:pPr>
              <w:jc w:val="center"/>
              <w:rPr>
                <w:sz w:val="22"/>
              </w:rPr>
            </w:pPr>
            <w:r w:rsidRPr="00A5746B">
              <w:rPr>
                <w:sz w:val="22"/>
              </w:rPr>
              <w:t> </w:t>
            </w:r>
          </w:p>
        </w:tc>
        <w:tc>
          <w:tcPr>
            <w:tcW w:w="331" w:type="pct"/>
            <w:shd w:val="clear" w:color="auto" w:fill="auto"/>
            <w:noWrap/>
            <w:vAlign w:val="center"/>
          </w:tcPr>
          <w:p w:rsidR="00354E62" w:rsidRPr="00A5746B" w:rsidRDefault="00354E62" w:rsidP="002956A6">
            <w:pPr>
              <w:jc w:val="center"/>
              <w:rPr>
                <w:sz w:val="22"/>
              </w:rPr>
            </w:pPr>
            <w:r w:rsidRPr="00A5746B">
              <w:rPr>
                <w:sz w:val="22"/>
              </w:rPr>
              <w:t> </w:t>
            </w:r>
          </w:p>
        </w:tc>
        <w:tc>
          <w:tcPr>
            <w:tcW w:w="331" w:type="pct"/>
            <w:shd w:val="clear" w:color="auto" w:fill="auto"/>
            <w:noWrap/>
            <w:vAlign w:val="center"/>
          </w:tcPr>
          <w:p w:rsidR="00354E62" w:rsidRPr="00A5746B" w:rsidRDefault="00354E62" w:rsidP="002956A6">
            <w:pPr>
              <w:jc w:val="center"/>
              <w:rPr>
                <w:sz w:val="22"/>
              </w:rPr>
            </w:pPr>
            <w:r w:rsidRPr="00A5746B">
              <w:rPr>
                <w:sz w:val="22"/>
              </w:rPr>
              <w:t> </w:t>
            </w:r>
          </w:p>
        </w:tc>
        <w:tc>
          <w:tcPr>
            <w:tcW w:w="348" w:type="pct"/>
            <w:shd w:val="clear" w:color="auto" w:fill="auto"/>
            <w:vAlign w:val="center"/>
          </w:tcPr>
          <w:p w:rsidR="00354E62" w:rsidRPr="00A5746B" w:rsidRDefault="00354E62" w:rsidP="002956A6">
            <w:pPr>
              <w:jc w:val="center"/>
              <w:rPr>
                <w:sz w:val="22"/>
              </w:rPr>
            </w:pPr>
            <w:r w:rsidRPr="00A5746B">
              <w:rPr>
                <w:sz w:val="22"/>
              </w:rPr>
              <w:t> </w:t>
            </w:r>
          </w:p>
        </w:tc>
        <w:tc>
          <w:tcPr>
            <w:tcW w:w="427" w:type="pct"/>
            <w:shd w:val="clear" w:color="auto" w:fill="auto"/>
            <w:vAlign w:val="center"/>
          </w:tcPr>
          <w:p w:rsidR="00354E62" w:rsidRPr="00A5746B" w:rsidRDefault="00354E62" w:rsidP="002956A6">
            <w:pPr>
              <w:jc w:val="center"/>
              <w:rPr>
                <w:sz w:val="22"/>
              </w:rPr>
            </w:pPr>
            <w:r w:rsidRPr="00A5746B">
              <w:rPr>
                <w:sz w:val="22"/>
              </w:rPr>
              <w:t> </w:t>
            </w:r>
          </w:p>
        </w:tc>
        <w:tc>
          <w:tcPr>
            <w:tcW w:w="418" w:type="pct"/>
            <w:shd w:val="clear" w:color="auto" w:fill="auto"/>
            <w:vAlign w:val="center"/>
          </w:tcPr>
          <w:p w:rsidR="00354E62" w:rsidRPr="00A5746B" w:rsidRDefault="00354E62" w:rsidP="002956A6">
            <w:pPr>
              <w:jc w:val="center"/>
              <w:rPr>
                <w:sz w:val="22"/>
              </w:rPr>
            </w:pPr>
            <w:r w:rsidRPr="00A5746B">
              <w:rPr>
                <w:sz w:val="22"/>
              </w:rPr>
              <w:t> </w:t>
            </w:r>
          </w:p>
        </w:tc>
      </w:tr>
      <w:tr w:rsidR="00354E62" w:rsidRPr="00A5746B" w:rsidTr="002956A6">
        <w:trPr>
          <w:cantSplit/>
          <w:trHeight w:val="87"/>
        </w:trPr>
        <w:tc>
          <w:tcPr>
            <w:tcW w:w="273" w:type="pct"/>
            <w:vAlign w:val="bottom"/>
          </w:tcPr>
          <w:p w:rsidR="00354E62" w:rsidRPr="00F740F7" w:rsidRDefault="00354E62" w:rsidP="00F740F7">
            <w:pPr>
              <w:jc w:val="center"/>
              <w:rPr>
                <w:sz w:val="22"/>
              </w:rPr>
            </w:pPr>
            <w:r w:rsidRPr="00F740F7">
              <w:rPr>
                <w:sz w:val="22"/>
              </w:rPr>
              <w:t>3.1</w:t>
            </w:r>
          </w:p>
        </w:tc>
        <w:tc>
          <w:tcPr>
            <w:tcW w:w="1387" w:type="pct"/>
            <w:shd w:val="clear" w:color="auto" w:fill="auto"/>
            <w:noWrap/>
            <w:vAlign w:val="center"/>
          </w:tcPr>
          <w:p w:rsidR="00354E62" w:rsidRPr="00A5746B" w:rsidRDefault="00354E62" w:rsidP="002956A6">
            <w:pPr>
              <w:jc w:val="center"/>
              <w:rPr>
                <w:sz w:val="20"/>
                <w:szCs w:val="20"/>
              </w:rPr>
            </w:pPr>
            <w:r w:rsidRPr="00A5746B">
              <w:rPr>
                <w:sz w:val="20"/>
                <w:szCs w:val="20"/>
              </w:rPr>
              <w:t>Котельная (п. Яр, ул. Школьная, 6а)</w:t>
            </w:r>
          </w:p>
        </w:tc>
        <w:tc>
          <w:tcPr>
            <w:tcW w:w="487" w:type="pct"/>
            <w:shd w:val="clear" w:color="auto" w:fill="auto"/>
            <w:noWrap/>
            <w:vAlign w:val="center"/>
          </w:tcPr>
          <w:p w:rsidR="00354E62" w:rsidRPr="00A5746B" w:rsidRDefault="00354E62" w:rsidP="002956A6">
            <w:pPr>
              <w:jc w:val="center"/>
              <w:rPr>
                <w:sz w:val="20"/>
                <w:szCs w:val="20"/>
              </w:rPr>
            </w:pPr>
            <w:r w:rsidRPr="00A5746B">
              <w:rPr>
                <w:sz w:val="20"/>
                <w:szCs w:val="20"/>
              </w:rPr>
              <w:t>кг у.т./Гкал</w:t>
            </w:r>
          </w:p>
        </w:tc>
        <w:tc>
          <w:tcPr>
            <w:tcW w:w="333" w:type="pct"/>
            <w:shd w:val="clear" w:color="auto" w:fill="auto"/>
            <w:noWrap/>
            <w:vAlign w:val="center"/>
          </w:tcPr>
          <w:p w:rsidR="00354E62" w:rsidRPr="00A5746B" w:rsidRDefault="00354E62" w:rsidP="002956A6">
            <w:pPr>
              <w:jc w:val="center"/>
              <w:rPr>
                <w:sz w:val="22"/>
              </w:rPr>
            </w:pPr>
            <w:r w:rsidRPr="00A5746B">
              <w:rPr>
                <w:sz w:val="22"/>
              </w:rPr>
              <w:t>157,0</w:t>
            </w:r>
          </w:p>
        </w:tc>
        <w:tc>
          <w:tcPr>
            <w:tcW w:w="323" w:type="pct"/>
            <w:shd w:val="clear" w:color="auto" w:fill="auto"/>
            <w:noWrap/>
            <w:vAlign w:val="center"/>
          </w:tcPr>
          <w:p w:rsidR="00354E62" w:rsidRPr="00A5746B" w:rsidRDefault="00354E62" w:rsidP="002956A6">
            <w:pPr>
              <w:jc w:val="center"/>
              <w:rPr>
                <w:sz w:val="22"/>
              </w:rPr>
            </w:pPr>
            <w:r w:rsidRPr="00A5746B">
              <w:rPr>
                <w:sz w:val="22"/>
              </w:rPr>
              <w:t>155,7</w:t>
            </w:r>
          </w:p>
        </w:tc>
        <w:tc>
          <w:tcPr>
            <w:tcW w:w="342" w:type="pct"/>
            <w:shd w:val="clear" w:color="auto" w:fill="auto"/>
            <w:noWrap/>
            <w:vAlign w:val="center"/>
          </w:tcPr>
          <w:p w:rsidR="00354E62" w:rsidRPr="00A5746B" w:rsidRDefault="00354E62" w:rsidP="002956A6">
            <w:pPr>
              <w:jc w:val="center"/>
              <w:rPr>
                <w:sz w:val="22"/>
              </w:rPr>
            </w:pPr>
            <w:r w:rsidRPr="00A5746B">
              <w:rPr>
                <w:sz w:val="22"/>
              </w:rPr>
              <w:t>155,7</w:t>
            </w:r>
          </w:p>
        </w:tc>
        <w:tc>
          <w:tcPr>
            <w:tcW w:w="331" w:type="pct"/>
            <w:shd w:val="clear" w:color="auto" w:fill="auto"/>
            <w:noWrap/>
            <w:vAlign w:val="center"/>
          </w:tcPr>
          <w:p w:rsidR="00354E62" w:rsidRPr="00A5746B" w:rsidRDefault="00354E62" w:rsidP="002956A6">
            <w:pPr>
              <w:jc w:val="center"/>
              <w:rPr>
                <w:sz w:val="22"/>
              </w:rPr>
            </w:pPr>
            <w:r w:rsidRPr="00A5746B">
              <w:rPr>
                <w:sz w:val="22"/>
              </w:rPr>
              <w:t>155,7</w:t>
            </w:r>
          </w:p>
        </w:tc>
        <w:tc>
          <w:tcPr>
            <w:tcW w:w="331" w:type="pct"/>
            <w:shd w:val="clear" w:color="auto" w:fill="auto"/>
            <w:noWrap/>
            <w:vAlign w:val="center"/>
          </w:tcPr>
          <w:p w:rsidR="00354E62" w:rsidRPr="00A5746B" w:rsidRDefault="00354E62" w:rsidP="002956A6">
            <w:pPr>
              <w:jc w:val="center"/>
              <w:rPr>
                <w:sz w:val="22"/>
              </w:rPr>
            </w:pPr>
            <w:r w:rsidRPr="00A5746B">
              <w:rPr>
                <w:sz w:val="22"/>
              </w:rPr>
              <w:t>155,7</w:t>
            </w:r>
          </w:p>
        </w:tc>
        <w:tc>
          <w:tcPr>
            <w:tcW w:w="348" w:type="pct"/>
            <w:shd w:val="clear" w:color="auto" w:fill="auto"/>
            <w:vAlign w:val="center"/>
          </w:tcPr>
          <w:p w:rsidR="00354E62" w:rsidRPr="00A5746B" w:rsidRDefault="00354E62" w:rsidP="002956A6">
            <w:pPr>
              <w:jc w:val="center"/>
              <w:rPr>
                <w:sz w:val="22"/>
              </w:rPr>
            </w:pPr>
            <w:r w:rsidRPr="00A5746B">
              <w:rPr>
                <w:sz w:val="22"/>
              </w:rPr>
              <w:t>155,7</w:t>
            </w:r>
          </w:p>
        </w:tc>
        <w:tc>
          <w:tcPr>
            <w:tcW w:w="427" w:type="pct"/>
            <w:shd w:val="clear" w:color="auto" w:fill="auto"/>
            <w:vAlign w:val="center"/>
          </w:tcPr>
          <w:p w:rsidR="00354E62" w:rsidRPr="00A5746B" w:rsidRDefault="00354E62" w:rsidP="002956A6">
            <w:pPr>
              <w:jc w:val="center"/>
              <w:rPr>
                <w:sz w:val="22"/>
              </w:rPr>
            </w:pPr>
            <w:r w:rsidRPr="00A5746B">
              <w:rPr>
                <w:sz w:val="22"/>
              </w:rPr>
              <w:t>155,7</w:t>
            </w:r>
          </w:p>
        </w:tc>
        <w:tc>
          <w:tcPr>
            <w:tcW w:w="418" w:type="pct"/>
            <w:shd w:val="clear" w:color="auto" w:fill="auto"/>
            <w:vAlign w:val="center"/>
          </w:tcPr>
          <w:p w:rsidR="00354E62" w:rsidRPr="00A5746B" w:rsidRDefault="00354E62" w:rsidP="002956A6">
            <w:pPr>
              <w:jc w:val="center"/>
              <w:rPr>
                <w:sz w:val="22"/>
              </w:rPr>
            </w:pPr>
            <w:r w:rsidRPr="00A5746B">
              <w:rPr>
                <w:sz w:val="22"/>
              </w:rPr>
              <w:t>155,7</w:t>
            </w:r>
          </w:p>
        </w:tc>
      </w:tr>
      <w:tr w:rsidR="00354E62" w:rsidRPr="00A5746B" w:rsidTr="002956A6">
        <w:trPr>
          <w:cantSplit/>
        </w:trPr>
        <w:tc>
          <w:tcPr>
            <w:tcW w:w="273" w:type="pct"/>
            <w:vAlign w:val="bottom"/>
          </w:tcPr>
          <w:p w:rsidR="00354E62" w:rsidRPr="00F740F7" w:rsidRDefault="00354E62" w:rsidP="00F740F7">
            <w:pPr>
              <w:jc w:val="center"/>
              <w:rPr>
                <w:sz w:val="22"/>
              </w:rPr>
            </w:pPr>
            <w:r w:rsidRPr="00F740F7">
              <w:rPr>
                <w:sz w:val="22"/>
              </w:rPr>
              <w:t>3.2</w:t>
            </w:r>
          </w:p>
        </w:tc>
        <w:tc>
          <w:tcPr>
            <w:tcW w:w="1387" w:type="pct"/>
            <w:shd w:val="clear" w:color="auto" w:fill="auto"/>
            <w:noWrap/>
            <w:vAlign w:val="center"/>
          </w:tcPr>
          <w:p w:rsidR="00354E62" w:rsidRPr="00A5746B" w:rsidRDefault="00354E62" w:rsidP="002956A6">
            <w:pPr>
              <w:jc w:val="center"/>
              <w:rPr>
                <w:sz w:val="20"/>
                <w:szCs w:val="20"/>
              </w:rPr>
            </w:pPr>
            <w:r w:rsidRPr="00A5746B">
              <w:rPr>
                <w:sz w:val="20"/>
                <w:szCs w:val="20"/>
              </w:rPr>
              <w:t>Котельная (с.Дизьмино, ул. Школьная, 26а)</w:t>
            </w:r>
          </w:p>
        </w:tc>
        <w:tc>
          <w:tcPr>
            <w:tcW w:w="487" w:type="pct"/>
            <w:shd w:val="clear" w:color="auto" w:fill="auto"/>
            <w:noWrap/>
            <w:vAlign w:val="center"/>
          </w:tcPr>
          <w:p w:rsidR="00354E62" w:rsidRPr="00A5746B" w:rsidRDefault="00354E62" w:rsidP="002956A6">
            <w:pPr>
              <w:jc w:val="center"/>
              <w:rPr>
                <w:sz w:val="20"/>
                <w:szCs w:val="20"/>
              </w:rPr>
            </w:pPr>
            <w:r w:rsidRPr="00A5746B">
              <w:rPr>
                <w:sz w:val="20"/>
                <w:szCs w:val="20"/>
              </w:rPr>
              <w:t>кг у.т./Гкал</w:t>
            </w:r>
          </w:p>
        </w:tc>
        <w:tc>
          <w:tcPr>
            <w:tcW w:w="333" w:type="pct"/>
            <w:shd w:val="clear" w:color="auto" w:fill="auto"/>
            <w:noWrap/>
            <w:vAlign w:val="center"/>
          </w:tcPr>
          <w:p w:rsidR="00354E62" w:rsidRPr="00A5746B" w:rsidRDefault="00354E62" w:rsidP="002956A6">
            <w:pPr>
              <w:jc w:val="center"/>
              <w:rPr>
                <w:sz w:val="22"/>
              </w:rPr>
            </w:pPr>
            <w:r w:rsidRPr="00A5746B">
              <w:rPr>
                <w:sz w:val="22"/>
              </w:rPr>
              <w:t>166,1</w:t>
            </w:r>
          </w:p>
        </w:tc>
        <w:tc>
          <w:tcPr>
            <w:tcW w:w="323" w:type="pct"/>
            <w:shd w:val="clear" w:color="auto" w:fill="auto"/>
            <w:noWrap/>
            <w:vAlign w:val="center"/>
          </w:tcPr>
          <w:p w:rsidR="00354E62" w:rsidRPr="00A5746B" w:rsidRDefault="00354E62" w:rsidP="002956A6">
            <w:pPr>
              <w:jc w:val="center"/>
              <w:rPr>
                <w:sz w:val="22"/>
              </w:rPr>
            </w:pPr>
            <w:r w:rsidRPr="00A5746B">
              <w:rPr>
                <w:sz w:val="22"/>
              </w:rPr>
              <w:t>155,7</w:t>
            </w:r>
          </w:p>
        </w:tc>
        <w:tc>
          <w:tcPr>
            <w:tcW w:w="342" w:type="pct"/>
            <w:shd w:val="clear" w:color="auto" w:fill="auto"/>
            <w:noWrap/>
            <w:vAlign w:val="center"/>
          </w:tcPr>
          <w:p w:rsidR="00354E62" w:rsidRPr="00A5746B" w:rsidRDefault="00354E62" w:rsidP="002956A6">
            <w:pPr>
              <w:jc w:val="center"/>
              <w:rPr>
                <w:sz w:val="22"/>
              </w:rPr>
            </w:pPr>
            <w:r w:rsidRPr="00A5746B">
              <w:rPr>
                <w:sz w:val="22"/>
              </w:rPr>
              <w:t>155,7</w:t>
            </w:r>
          </w:p>
        </w:tc>
        <w:tc>
          <w:tcPr>
            <w:tcW w:w="331" w:type="pct"/>
            <w:shd w:val="clear" w:color="auto" w:fill="auto"/>
            <w:noWrap/>
            <w:vAlign w:val="center"/>
          </w:tcPr>
          <w:p w:rsidR="00354E62" w:rsidRPr="00A5746B" w:rsidRDefault="00354E62" w:rsidP="002956A6">
            <w:pPr>
              <w:jc w:val="center"/>
              <w:rPr>
                <w:sz w:val="22"/>
              </w:rPr>
            </w:pPr>
            <w:r w:rsidRPr="00A5746B">
              <w:rPr>
                <w:sz w:val="22"/>
              </w:rPr>
              <w:t>155,7</w:t>
            </w:r>
          </w:p>
        </w:tc>
        <w:tc>
          <w:tcPr>
            <w:tcW w:w="331" w:type="pct"/>
            <w:shd w:val="clear" w:color="auto" w:fill="auto"/>
            <w:noWrap/>
            <w:vAlign w:val="center"/>
          </w:tcPr>
          <w:p w:rsidR="00354E62" w:rsidRPr="00A5746B" w:rsidRDefault="00354E62" w:rsidP="002956A6">
            <w:pPr>
              <w:jc w:val="center"/>
              <w:rPr>
                <w:sz w:val="22"/>
              </w:rPr>
            </w:pPr>
            <w:r w:rsidRPr="00A5746B">
              <w:rPr>
                <w:sz w:val="22"/>
              </w:rPr>
              <w:t>155,7</w:t>
            </w:r>
          </w:p>
        </w:tc>
        <w:tc>
          <w:tcPr>
            <w:tcW w:w="348" w:type="pct"/>
            <w:shd w:val="clear" w:color="auto" w:fill="auto"/>
            <w:vAlign w:val="center"/>
          </w:tcPr>
          <w:p w:rsidR="00354E62" w:rsidRPr="00A5746B" w:rsidRDefault="00354E62" w:rsidP="002956A6">
            <w:pPr>
              <w:jc w:val="center"/>
              <w:rPr>
                <w:sz w:val="22"/>
              </w:rPr>
            </w:pPr>
            <w:r w:rsidRPr="00A5746B">
              <w:rPr>
                <w:sz w:val="22"/>
              </w:rPr>
              <w:t>155,7</w:t>
            </w:r>
          </w:p>
        </w:tc>
        <w:tc>
          <w:tcPr>
            <w:tcW w:w="427" w:type="pct"/>
            <w:shd w:val="clear" w:color="auto" w:fill="auto"/>
            <w:vAlign w:val="center"/>
          </w:tcPr>
          <w:p w:rsidR="00354E62" w:rsidRPr="00A5746B" w:rsidRDefault="00354E62" w:rsidP="002956A6">
            <w:pPr>
              <w:jc w:val="center"/>
              <w:rPr>
                <w:sz w:val="22"/>
              </w:rPr>
            </w:pPr>
            <w:r w:rsidRPr="00A5746B">
              <w:rPr>
                <w:sz w:val="22"/>
              </w:rPr>
              <w:t>155,7</w:t>
            </w:r>
          </w:p>
        </w:tc>
        <w:tc>
          <w:tcPr>
            <w:tcW w:w="418" w:type="pct"/>
            <w:shd w:val="clear" w:color="auto" w:fill="auto"/>
            <w:vAlign w:val="center"/>
          </w:tcPr>
          <w:p w:rsidR="00354E62" w:rsidRPr="00A5746B" w:rsidRDefault="00354E62" w:rsidP="002956A6">
            <w:pPr>
              <w:jc w:val="center"/>
              <w:rPr>
                <w:sz w:val="22"/>
              </w:rPr>
            </w:pPr>
            <w:r w:rsidRPr="00A5746B">
              <w:rPr>
                <w:sz w:val="22"/>
              </w:rPr>
              <w:t>155,7</w:t>
            </w:r>
          </w:p>
        </w:tc>
      </w:tr>
      <w:tr w:rsidR="00354E62" w:rsidRPr="00A5746B" w:rsidTr="002956A6">
        <w:trPr>
          <w:cantSplit/>
        </w:trPr>
        <w:tc>
          <w:tcPr>
            <w:tcW w:w="273" w:type="pct"/>
            <w:vAlign w:val="bottom"/>
          </w:tcPr>
          <w:p w:rsidR="00354E62" w:rsidRPr="00F740F7" w:rsidRDefault="00354E62" w:rsidP="00F740F7">
            <w:pPr>
              <w:jc w:val="center"/>
              <w:rPr>
                <w:sz w:val="22"/>
              </w:rPr>
            </w:pPr>
            <w:r w:rsidRPr="00F740F7">
              <w:rPr>
                <w:sz w:val="22"/>
              </w:rPr>
              <w:t>3.3</w:t>
            </w:r>
          </w:p>
        </w:tc>
        <w:tc>
          <w:tcPr>
            <w:tcW w:w="1387" w:type="pct"/>
            <w:shd w:val="clear" w:color="auto" w:fill="auto"/>
            <w:noWrap/>
            <w:vAlign w:val="center"/>
          </w:tcPr>
          <w:p w:rsidR="00354E62" w:rsidRPr="00A5746B" w:rsidRDefault="00354E62" w:rsidP="002956A6">
            <w:pPr>
              <w:jc w:val="center"/>
              <w:rPr>
                <w:sz w:val="20"/>
                <w:szCs w:val="20"/>
              </w:rPr>
            </w:pPr>
            <w:r w:rsidRPr="00A5746B">
              <w:rPr>
                <w:sz w:val="20"/>
                <w:szCs w:val="20"/>
              </w:rPr>
              <w:t>Котельная (п.Яр, ул. Советская, 1)</w:t>
            </w:r>
          </w:p>
        </w:tc>
        <w:tc>
          <w:tcPr>
            <w:tcW w:w="487" w:type="pct"/>
            <w:shd w:val="clear" w:color="auto" w:fill="auto"/>
            <w:noWrap/>
            <w:vAlign w:val="center"/>
          </w:tcPr>
          <w:p w:rsidR="00354E62" w:rsidRPr="00A5746B" w:rsidRDefault="00354E62" w:rsidP="002956A6">
            <w:pPr>
              <w:jc w:val="center"/>
              <w:rPr>
                <w:sz w:val="20"/>
                <w:szCs w:val="20"/>
              </w:rPr>
            </w:pPr>
            <w:r w:rsidRPr="00A5746B">
              <w:rPr>
                <w:sz w:val="20"/>
                <w:szCs w:val="20"/>
              </w:rPr>
              <w:t>кг у.т./Гкал</w:t>
            </w:r>
          </w:p>
        </w:tc>
        <w:tc>
          <w:tcPr>
            <w:tcW w:w="333" w:type="pct"/>
            <w:shd w:val="clear" w:color="auto" w:fill="auto"/>
            <w:noWrap/>
            <w:vAlign w:val="center"/>
          </w:tcPr>
          <w:p w:rsidR="00354E62" w:rsidRPr="00A5746B" w:rsidRDefault="00354E62" w:rsidP="002956A6">
            <w:pPr>
              <w:jc w:val="center"/>
              <w:rPr>
                <w:sz w:val="22"/>
              </w:rPr>
            </w:pPr>
            <w:r w:rsidRPr="00A5746B">
              <w:rPr>
                <w:sz w:val="22"/>
              </w:rPr>
              <w:t>170,1</w:t>
            </w:r>
          </w:p>
        </w:tc>
        <w:tc>
          <w:tcPr>
            <w:tcW w:w="323" w:type="pct"/>
            <w:shd w:val="clear" w:color="auto" w:fill="auto"/>
            <w:noWrap/>
            <w:vAlign w:val="center"/>
          </w:tcPr>
          <w:p w:rsidR="00354E62" w:rsidRPr="00A5746B" w:rsidRDefault="00354E62" w:rsidP="002956A6">
            <w:pPr>
              <w:jc w:val="center"/>
              <w:rPr>
                <w:sz w:val="22"/>
              </w:rPr>
            </w:pPr>
            <w:r w:rsidRPr="00A5746B">
              <w:rPr>
                <w:sz w:val="22"/>
              </w:rPr>
              <w:t>155,7</w:t>
            </w:r>
          </w:p>
        </w:tc>
        <w:tc>
          <w:tcPr>
            <w:tcW w:w="342" w:type="pct"/>
            <w:shd w:val="clear" w:color="auto" w:fill="auto"/>
            <w:noWrap/>
            <w:vAlign w:val="center"/>
          </w:tcPr>
          <w:p w:rsidR="00354E62" w:rsidRPr="00A5746B" w:rsidRDefault="00354E62" w:rsidP="002956A6">
            <w:pPr>
              <w:jc w:val="center"/>
              <w:rPr>
                <w:sz w:val="22"/>
              </w:rPr>
            </w:pPr>
            <w:r w:rsidRPr="00A5746B">
              <w:rPr>
                <w:sz w:val="22"/>
              </w:rPr>
              <w:t>155,7</w:t>
            </w:r>
          </w:p>
        </w:tc>
        <w:tc>
          <w:tcPr>
            <w:tcW w:w="331" w:type="pct"/>
            <w:shd w:val="clear" w:color="auto" w:fill="auto"/>
            <w:noWrap/>
            <w:vAlign w:val="center"/>
          </w:tcPr>
          <w:p w:rsidR="00354E62" w:rsidRPr="00A5746B" w:rsidRDefault="00354E62" w:rsidP="002956A6">
            <w:pPr>
              <w:jc w:val="center"/>
              <w:rPr>
                <w:sz w:val="22"/>
              </w:rPr>
            </w:pPr>
            <w:r w:rsidRPr="00A5746B">
              <w:rPr>
                <w:sz w:val="22"/>
              </w:rPr>
              <w:t>155,7</w:t>
            </w:r>
          </w:p>
        </w:tc>
        <w:tc>
          <w:tcPr>
            <w:tcW w:w="331" w:type="pct"/>
            <w:shd w:val="clear" w:color="auto" w:fill="auto"/>
            <w:noWrap/>
            <w:vAlign w:val="center"/>
          </w:tcPr>
          <w:p w:rsidR="00354E62" w:rsidRPr="00A5746B" w:rsidRDefault="00354E62" w:rsidP="002956A6">
            <w:pPr>
              <w:jc w:val="center"/>
              <w:rPr>
                <w:sz w:val="22"/>
              </w:rPr>
            </w:pPr>
            <w:r w:rsidRPr="00A5746B">
              <w:rPr>
                <w:sz w:val="22"/>
              </w:rPr>
              <w:t>155,7</w:t>
            </w:r>
          </w:p>
        </w:tc>
        <w:tc>
          <w:tcPr>
            <w:tcW w:w="348" w:type="pct"/>
            <w:shd w:val="clear" w:color="auto" w:fill="auto"/>
            <w:vAlign w:val="center"/>
          </w:tcPr>
          <w:p w:rsidR="00354E62" w:rsidRPr="00A5746B" w:rsidRDefault="00354E62" w:rsidP="002956A6">
            <w:pPr>
              <w:jc w:val="center"/>
              <w:rPr>
                <w:sz w:val="22"/>
              </w:rPr>
            </w:pPr>
            <w:r w:rsidRPr="00A5746B">
              <w:rPr>
                <w:sz w:val="22"/>
              </w:rPr>
              <w:t>155,7</w:t>
            </w:r>
          </w:p>
        </w:tc>
        <w:tc>
          <w:tcPr>
            <w:tcW w:w="427" w:type="pct"/>
            <w:shd w:val="clear" w:color="auto" w:fill="auto"/>
            <w:vAlign w:val="center"/>
          </w:tcPr>
          <w:p w:rsidR="00354E62" w:rsidRPr="00A5746B" w:rsidRDefault="00354E62" w:rsidP="002956A6">
            <w:pPr>
              <w:jc w:val="center"/>
              <w:rPr>
                <w:sz w:val="22"/>
              </w:rPr>
            </w:pPr>
            <w:r w:rsidRPr="00A5746B">
              <w:rPr>
                <w:sz w:val="22"/>
              </w:rPr>
              <w:t>155,7</w:t>
            </w:r>
          </w:p>
        </w:tc>
        <w:tc>
          <w:tcPr>
            <w:tcW w:w="418" w:type="pct"/>
            <w:shd w:val="clear" w:color="auto" w:fill="auto"/>
            <w:vAlign w:val="center"/>
          </w:tcPr>
          <w:p w:rsidR="00354E62" w:rsidRPr="00A5746B" w:rsidRDefault="00354E62" w:rsidP="002956A6">
            <w:pPr>
              <w:jc w:val="center"/>
              <w:rPr>
                <w:sz w:val="22"/>
              </w:rPr>
            </w:pPr>
            <w:r w:rsidRPr="00A5746B">
              <w:rPr>
                <w:sz w:val="22"/>
              </w:rPr>
              <w:t>155,7</w:t>
            </w:r>
          </w:p>
        </w:tc>
      </w:tr>
      <w:tr w:rsidR="00354E62" w:rsidRPr="00A5746B" w:rsidTr="002956A6">
        <w:trPr>
          <w:cantSplit/>
        </w:trPr>
        <w:tc>
          <w:tcPr>
            <w:tcW w:w="273" w:type="pct"/>
            <w:vAlign w:val="bottom"/>
          </w:tcPr>
          <w:p w:rsidR="00354E62" w:rsidRPr="00F740F7" w:rsidRDefault="00354E62" w:rsidP="00F740F7">
            <w:pPr>
              <w:jc w:val="center"/>
              <w:rPr>
                <w:sz w:val="22"/>
              </w:rPr>
            </w:pPr>
            <w:r w:rsidRPr="00F740F7">
              <w:rPr>
                <w:sz w:val="22"/>
              </w:rPr>
              <w:t>3.4</w:t>
            </w:r>
          </w:p>
        </w:tc>
        <w:tc>
          <w:tcPr>
            <w:tcW w:w="1387" w:type="pct"/>
            <w:shd w:val="clear" w:color="auto" w:fill="auto"/>
            <w:noWrap/>
            <w:vAlign w:val="center"/>
          </w:tcPr>
          <w:p w:rsidR="00354E62" w:rsidRPr="00A5746B" w:rsidRDefault="00354E62" w:rsidP="002956A6">
            <w:pPr>
              <w:jc w:val="center"/>
              <w:rPr>
                <w:sz w:val="20"/>
                <w:szCs w:val="20"/>
              </w:rPr>
            </w:pPr>
            <w:r w:rsidRPr="00A5746B">
              <w:rPr>
                <w:sz w:val="20"/>
                <w:szCs w:val="20"/>
              </w:rPr>
              <w:t>Котельная (с.Пудем, ул. Гагарина, 2а)</w:t>
            </w:r>
          </w:p>
        </w:tc>
        <w:tc>
          <w:tcPr>
            <w:tcW w:w="487" w:type="pct"/>
            <w:shd w:val="clear" w:color="auto" w:fill="auto"/>
            <w:noWrap/>
            <w:vAlign w:val="center"/>
          </w:tcPr>
          <w:p w:rsidR="00354E62" w:rsidRPr="00A5746B" w:rsidRDefault="00354E62" w:rsidP="002956A6">
            <w:pPr>
              <w:jc w:val="center"/>
              <w:rPr>
                <w:sz w:val="20"/>
                <w:szCs w:val="20"/>
              </w:rPr>
            </w:pPr>
            <w:r w:rsidRPr="00A5746B">
              <w:rPr>
                <w:sz w:val="20"/>
                <w:szCs w:val="20"/>
              </w:rPr>
              <w:t>кг у.т./Гкал</w:t>
            </w:r>
          </w:p>
        </w:tc>
        <w:tc>
          <w:tcPr>
            <w:tcW w:w="333" w:type="pct"/>
            <w:shd w:val="clear" w:color="auto" w:fill="auto"/>
            <w:noWrap/>
            <w:vAlign w:val="center"/>
          </w:tcPr>
          <w:p w:rsidR="00354E62" w:rsidRPr="00A5746B" w:rsidRDefault="00354E62" w:rsidP="002956A6">
            <w:pPr>
              <w:jc w:val="center"/>
              <w:rPr>
                <w:sz w:val="22"/>
              </w:rPr>
            </w:pPr>
            <w:r w:rsidRPr="00A5746B">
              <w:rPr>
                <w:sz w:val="22"/>
              </w:rPr>
              <w:t>158,7</w:t>
            </w:r>
          </w:p>
        </w:tc>
        <w:tc>
          <w:tcPr>
            <w:tcW w:w="323" w:type="pct"/>
            <w:shd w:val="clear" w:color="auto" w:fill="auto"/>
            <w:noWrap/>
            <w:vAlign w:val="center"/>
          </w:tcPr>
          <w:p w:rsidR="00354E62" w:rsidRPr="00A5746B" w:rsidRDefault="00354E62" w:rsidP="002956A6">
            <w:pPr>
              <w:jc w:val="center"/>
              <w:rPr>
                <w:sz w:val="22"/>
              </w:rPr>
            </w:pPr>
            <w:r w:rsidRPr="00A5746B">
              <w:rPr>
                <w:sz w:val="22"/>
              </w:rPr>
              <w:t>155,7</w:t>
            </w:r>
          </w:p>
        </w:tc>
        <w:tc>
          <w:tcPr>
            <w:tcW w:w="342" w:type="pct"/>
            <w:shd w:val="clear" w:color="auto" w:fill="auto"/>
            <w:noWrap/>
            <w:vAlign w:val="center"/>
          </w:tcPr>
          <w:p w:rsidR="00354E62" w:rsidRPr="00A5746B" w:rsidRDefault="00354E62" w:rsidP="002956A6">
            <w:pPr>
              <w:jc w:val="center"/>
              <w:rPr>
                <w:sz w:val="22"/>
              </w:rPr>
            </w:pPr>
            <w:r w:rsidRPr="00A5746B">
              <w:rPr>
                <w:sz w:val="22"/>
              </w:rPr>
              <w:t>155,7</w:t>
            </w:r>
          </w:p>
        </w:tc>
        <w:tc>
          <w:tcPr>
            <w:tcW w:w="331" w:type="pct"/>
            <w:shd w:val="clear" w:color="auto" w:fill="auto"/>
            <w:noWrap/>
            <w:vAlign w:val="center"/>
          </w:tcPr>
          <w:p w:rsidR="00354E62" w:rsidRPr="00A5746B" w:rsidRDefault="00354E62" w:rsidP="002956A6">
            <w:pPr>
              <w:jc w:val="center"/>
              <w:rPr>
                <w:sz w:val="22"/>
              </w:rPr>
            </w:pPr>
            <w:r w:rsidRPr="00A5746B">
              <w:rPr>
                <w:sz w:val="22"/>
              </w:rPr>
              <w:t>155,7</w:t>
            </w:r>
          </w:p>
        </w:tc>
        <w:tc>
          <w:tcPr>
            <w:tcW w:w="331" w:type="pct"/>
            <w:shd w:val="clear" w:color="auto" w:fill="auto"/>
            <w:noWrap/>
            <w:vAlign w:val="center"/>
          </w:tcPr>
          <w:p w:rsidR="00354E62" w:rsidRPr="00A5746B" w:rsidRDefault="00354E62" w:rsidP="002956A6">
            <w:pPr>
              <w:jc w:val="center"/>
              <w:rPr>
                <w:sz w:val="22"/>
              </w:rPr>
            </w:pPr>
            <w:r w:rsidRPr="00A5746B">
              <w:rPr>
                <w:sz w:val="22"/>
              </w:rPr>
              <w:t>155,7</w:t>
            </w:r>
          </w:p>
        </w:tc>
        <w:tc>
          <w:tcPr>
            <w:tcW w:w="348" w:type="pct"/>
            <w:shd w:val="clear" w:color="auto" w:fill="auto"/>
            <w:vAlign w:val="center"/>
          </w:tcPr>
          <w:p w:rsidR="00354E62" w:rsidRPr="00A5746B" w:rsidRDefault="00354E62" w:rsidP="002956A6">
            <w:pPr>
              <w:jc w:val="center"/>
              <w:rPr>
                <w:sz w:val="22"/>
              </w:rPr>
            </w:pPr>
            <w:r w:rsidRPr="00A5746B">
              <w:rPr>
                <w:sz w:val="22"/>
              </w:rPr>
              <w:t>155,7</w:t>
            </w:r>
          </w:p>
        </w:tc>
        <w:tc>
          <w:tcPr>
            <w:tcW w:w="427" w:type="pct"/>
            <w:shd w:val="clear" w:color="auto" w:fill="auto"/>
            <w:vAlign w:val="center"/>
          </w:tcPr>
          <w:p w:rsidR="00354E62" w:rsidRPr="00A5746B" w:rsidRDefault="00354E62" w:rsidP="002956A6">
            <w:pPr>
              <w:jc w:val="center"/>
              <w:rPr>
                <w:sz w:val="22"/>
              </w:rPr>
            </w:pPr>
            <w:r w:rsidRPr="00A5746B">
              <w:rPr>
                <w:sz w:val="22"/>
              </w:rPr>
              <w:t>155,7</w:t>
            </w:r>
          </w:p>
        </w:tc>
        <w:tc>
          <w:tcPr>
            <w:tcW w:w="418" w:type="pct"/>
            <w:shd w:val="clear" w:color="auto" w:fill="auto"/>
            <w:vAlign w:val="center"/>
          </w:tcPr>
          <w:p w:rsidR="00354E62" w:rsidRPr="00A5746B" w:rsidRDefault="00354E62" w:rsidP="002956A6">
            <w:pPr>
              <w:jc w:val="center"/>
              <w:rPr>
                <w:sz w:val="22"/>
              </w:rPr>
            </w:pPr>
            <w:r w:rsidRPr="00A5746B">
              <w:rPr>
                <w:sz w:val="22"/>
              </w:rPr>
              <w:t>155,7</w:t>
            </w:r>
          </w:p>
        </w:tc>
      </w:tr>
      <w:tr w:rsidR="00354E62" w:rsidRPr="00A5746B" w:rsidTr="002956A6">
        <w:trPr>
          <w:cantSplit/>
        </w:trPr>
        <w:tc>
          <w:tcPr>
            <w:tcW w:w="273" w:type="pct"/>
            <w:vAlign w:val="bottom"/>
          </w:tcPr>
          <w:p w:rsidR="00354E62" w:rsidRPr="00F740F7" w:rsidRDefault="00354E62" w:rsidP="00F740F7">
            <w:pPr>
              <w:jc w:val="center"/>
              <w:rPr>
                <w:sz w:val="22"/>
              </w:rPr>
            </w:pPr>
            <w:r w:rsidRPr="00F740F7">
              <w:rPr>
                <w:sz w:val="22"/>
              </w:rPr>
              <w:t>3.5</w:t>
            </w:r>
          </w:p>
        </w:tc>
        <w:tc>
          <w:tcPr>
            <w:tcW w:w="1387" w:type="pct"/>
            <w:shd w:val="clear" w:color="auto" w:fill="auto"/>
            <w:noWrap/>
            <w:vAlign w:val="center"/>
          </w:tcPr>
          <w:p w:rsidR="00354E62" w:rsidRPr="00A5746B" w:rsidRDefault="00354E62" w:rsidP="002956A6">
            <w:pPr>
              <w:jc w:val="center"/>
              <w:rPr>
                <w:sz w:val="20"/>
                <w:szCs w:val="20"/>
              </w:rPr>
            </w:pPr>
            <w:r w:rsidRPr="00A5746B">
              <w:rPr>
                <w:sz w:val="20"/>
                <w:szCs w:val="20"/>
              </w:rPr>
              <w:t>Котельная (п.Яр, ул. Ф.Васильева, 6а)</w:t>
            </w:r>
          </w:p>
        </w:tc>
        <w:tc>
          <w:tcPr>
            <w:tcW w:w="487" w:type="pct"/>
            <w:shd w:val="clear" w:color="auto" w:fill="auto"/>
            <w:noWrap/>
            <w:vAlign w:val="center"/>
          </w:tcPr>
          <w:p w:rsidR="00354E62" w:rsidRPr="00A5746B" w:rsidRDefault="00354E62" w:rsidP="002956A6">
            <w:pPr>
              <w:jc w:val="center"/>
              <w:rPr>
                <w:sz w:val="20"/>
                <w:szCs w:val="20"/>
              </w:rPr>
            </w:pPr>
            <w:r w:rsidRPr="00A5746B">
              <w:rPr>
                <w:sz w:val="20"/>
                <w:szCs w:val="20"/>
              </w:rPr>
              <w:t>кг у.т./Гкал</w:t>
            </w:r>
          </w:p>
        </w:tc>
        <w:tc>
          <w:tcPr>
            <w:tcW w:w="333" w:type="pct"/>
            <w:shd w:val="clear" w:color="auto" w:fill="auto"/>
            <w:noWrap/>
            <w:vAlign w:val="center"/>
          </w:tcPr>
          <w:p w:rsidR="00354E62" w:rsidRPr="00A5746B" w:rsidRDefault="00354E62" w:rsidP="002956A6">
            <w:pPr>
              <w:jc w:val="center"/>
              <w:rPr>
                <w:sz w:val="22"/>
              </w:rPr>
            </w:pPr>
            <w:r w:rsidRPr="00A5746B">
              <w:rPr>
                <w:sz w:val="22"/>
              </w:rPr>
              <w:t>158,7</w:t>
            </w:r>
          </w:p>
        </w:tc>
        <w:tc>
          <w:tcPr>
            <w:tcW w:w="323" w:type="pct"/>
            <w:shd w:val="clear" w:color="auto" w:fill="auto"/>
            <w:noWrap/>
            <w:vAlign w:val="center"/>
          </w:tcPr>
          <w:p w:rsidR="00354E62" w:rsidRPr="00A5746B" w:rsidRDefault="00354E62" w:rsidP="002956A6">
            <w:pPr>
              <w:jc w:val="center"/>
              <w:rPr>
                <w:sz w:val="22"/>
              </w:rPr>
            </w:pPr>
            <w:r w:rsidRPr="00A5746B">
              <w:rPr>
                <w:sz w:val="22"/>
              </w:rPr>
              <w:t>155,7</w:t>
            </w:r>
          </w:p>
        </w:tc>
        <w:tc>
          <w:tcPr>
            <w:tcW w:w="342" w:type="pct"/>
            <w:shd w:val="clear" w:color="auto" w:fill="auto"/>
            <w:noWrap/>
            <w:vAlign w:val="center"/>
          </w:tcPr>
          <w:p w:rsidR="00354E62" w:rsidRPr="00A5746B" w:rsidRDefault="00354E62" w:rsidP="002956A6">
            <w:pPr>
              <w:jc w:val="center"/>
              <w:rPr>
                <w:sz w:val="22"/>
              </w:rPr>
            </w:pPr>
            <w:r w:rsidRPr="00A5746B">
              <w:rPr>
                <w:sz w:val="22"/>
              </w:rPr>
              <w:t>155,7</w:t>
            </w:r>
          </w:p>
        </w:tc>
        <w:tc>
          <w:tcPr>
            <w:tcW w:w="331" w:type="pct"/>
            <w:shd w:val="clear" w:color="auto" w:fill="auto"/>
            <w:noWrap/>
            <w:vAlign w:val="center"/>
          </w:tcPr>
          <w:p w:rsidR="00354E62" w:rsidRPr="00A5746B" w:rsidRDefault="00354E62" w:rsidP="002956A6">
            <w:pPr>
              <w:jc w:val="center"/>
              <w:rPr>
                <w:sz w:val="22"/>
              </w:rPr>
            </w:pPr>
            <w:r w:rsidRPr="00A5746B">
              <w:rPr>
                <w:sz w:val="22"/>
              </w:rPr>
              <w:t>155,7</w:t>
            </w:r>
          </w:p>
        </w:tc>
        <w:tc>
          <w:tcPr>
            <w:tcW w:w="331" w:type="pct"/>
            <w:shd w:val="clear" w:color="auto" w:fill="auto"/>
            <w:noWrap/>
            <w:vAlign w:val="center"/>
          </w:tcPr>
          <w:p w:rsidR="00354E62" w:rsidRPr="00A5746B" w:rsidRDefault="00354E62" w:rsidP="002956A6">
            <w:pPr>
              <w:jc w:val="center"/>
              <w:rPr>
                <w:sz w:val="22"/>
              </w:rPr>
            </w:pPr>
            <w:r w:rsidRPr="00A5746B">
              <w:rPr>
                <w:sz w:val="22"/>
              </w:rPr>
              <w:t>155,7</w:t>
            </w:r>
          </w:p>
        </w:tc>
        <w:tc>
          <w:tcPr>
            <w:tcW w:w="348" w:type="pct"/>
            <w:shd w:val="clear" w:color="auto" w:fill="auto"/>
            <w:vAlign w:val="center"/>
          </w:tcPr>
          <w:p w:rsidR="00354E62" w:rsidRPr="00A5746B" w:rsidRDefault="00354E62" w:rsidP="002956A6">
            <w:pPr>
              <w:jc w:val="center"/>
              <w:rPr>
                <w:sz w:val="22"/>
              </w:rPr>
            </w:pPr>
            <w:r w:rsidRPr="00A5746B">
              <w:rPr>
                <w:sz w:val="22"/>
              </w:rPr>
              <w:t>155,7</w:t>
            </w:r>
          </w:p>
        </w:tc>
        <w:tc>
          <w:tcPr>
            <w:tcW w:w="427" w:type="pct"/>
            <w:shd w:val="clear" w:color="auto" w:fill="auto"/>
            <w:vAlign w:val="center"/>
          </w:tcPr>
          <w:p w:rsidR="00354E62" w:rsidRPr="00A5746B" w:rsidRDefault="00354E62" w:rsidP="002956A6">
            <w:pPr>
              <w:jc w:val="center"/>
              <w:rPr>
                <w:sz w:val="22"/>
              </w:rPr>
            </w:pPr>
            <w:r w:rsidRPr="00A5746B">
              <w:rPr>
                <w:sz w:val="22"/>
              </w:rPr>
              <w:t>155,7</w:t>
            </w:r>
          </w:p>
        </w:tc>
        <w:tc>
          <w:tcPr>
            <w:tcW w:w="418" w:type="pct"/>
            <w:shd w:val="clear" w:color="auto" w:fill="auto"/>
            <w:vAlign w:val="center"/>
          </w:tcPr>
          <w:p w:rsidR="00354E62" w:rsidRPr="00A5746B" w:rsidRDefault="00354E62" w:rsidP="002956A6">
            <w:pPr>
              <w:jc w:val="center"/>
              <w:rPr>
                <w:sz w:val="22"/>
              </w:rPr>
            </w:pPr>
            <w:r w:rsidRPr="00A5746B">
              <w:rPr>
                <w:sz w:val="22"/>
              </w:rPr>
              <w:t>155,7</w:t>
            </w:r>
          </w:p>
        </w:tc>
      </w:tr>
      <w:tr w:rsidR="00354E62" w:rsidRPr="00A5746B" w:rsidTr="002956A6">
        <w:trPr>
          <w:cantSplit/>
        </w:trPr>
        <w:tc>
          <w:tcPr>
            <w:tcW w:w="273" w:type="pct"/>
            <w:vAlign w:val="bottom"/>
          </w:tcPr>
          <w:p w:rsidR="00354E62" w:rsidRPr="00F740F7" w:rsidRDefault="00354E62" w:rsidP="00F740F7">
            <w:pPr>
              <w:jc w:val="center"/>
              <w:rPr>
                <w:sz w:val="22"/>
              </w:rPr>
            </w:pPr>
            <w:r w:rsidRPr="00F740F7">
              <w:rPr>
                <w:sz w:val="22"/>
              </w:rPr>
              <w:t>3.6</w:t>
            </w:r>
          </w:p>
        </w:tc>
        <w:tc>
          <w:tcPr>
            <w:tcW w:w="1387" w:type="pct"/>
            <w:shd w:val="clear" w:color="auto" w:fill="auto"/>
            <w:noWrap/>
            <w:vAlign w:val="center"/>
          </w:tcPr>
          <w:p w:rsidR="00354E62" w:rsidRPr="00A5746B" w:rsidRDefault="00354E62" w:rsidP="002956A6">
            <w:pPr>
              <w:jc w:val="center"/>
              <w:rPr>
                <w:sz w:val="20"/>
                <w:szCs w:val="20"/>
              </w:rPr>
            </w:pPr>
            <w:r w:rsidRPr="00A5746B">
              <w:rPr>
                <w:sz w:val="20"/>
                <w:szCs w:val="20"/>
              </w:rPr>
              <w:t>Котельная (п.Яр, ул. Ф.Васильева, 29а)</w:t>
            </w:r>
          </w:p>
        </w:tc>
        <w:tc>
          <w:tcPr>
            <w:tcW w:w="487" w:type="pct"/>
            <w:shd w:val="clear" w:color="auto" w:fill="auto"/>
            <w:noWrap/>
            <w:vAlign w:val="center"/>
          </w:tcPr>
          <w:p w:rsidR="00354E62" w:rsidRPr="00A5746B" w:rsidRDefault="00354E62" w:rsidP="002956A6">
            <w:pPr>
              <w:jc w:val="center"/>
              <w:rPr>
                <w:sz w:val="20"/>
                <w:szCs w:val="20"/>
              </w:rPr>
            </w:pPr>
            <w:r w:rsidRPr="00A5746B">
              <w:rPr>
                <w:sz w:val="20"/>
                <w:szCs w:val="20"/>
              </w:rPr>
              <w:t>кг у.т./Гкал</w:t>
            </w:r>
          </w:p>
        </w:tc>
        <w:tc>
          <w:tcPr>
            <w:tcW w:w="333" w:type="pct"/>
            <w:shd w:val="clear" w:color="auto" w:fill="auto"/>
            <w:noWrap/>
            <w:vAlign w:val="center"/>
          </w:tcPr>
          <w:p w:rsidR="00354E62" w:rsidRPr="00A5746B" w:rsidRDefault="00354E62" w:rsidP="002956A6">
            <w:pPr>
              <w:jc w:val="center"/>
              <w:rPr>
                <w:sz w:val="22"/>
              </w:rPr>
            </w:pPr>
            <w:r w:rsidRPr="00A5746B">
              <w:rPr>
                <w:sz w:val="22"/>
              </w:rPr>
              <w:t>160,5</w:t>
            </w:r>
          </w:p>
        </w:tc>
        <w:tc>
          <w:tcPr>
            <w:tcW w:w="323" w:type="pct"/>
            <w:shd w:val="clear" w:color="auto" w:fill="auto"/>
            <w:noWrap/>
            <w:vAlign w:val="center"/>
          </w:tcPr>
          <w:p w:rsidR="00354E62" w:rsidRPr="00A5746B" w:rsidRDefault="00354E62" w:rsidP="002956A6">
            <w:pPr>
              <w:jc w:val="center"/>
              <w:rPr>
                <w:sz w:val="22"/>
              </w:rPr>
            </w:pPr>
            <w:r w:rsidRPr="00A5746B">
              <w:rPr>
                <w:sz w:val="22"/>
              </w:rPr>
              <w:t>155,7</w:t>
            </w:r>
          </w:p>
        </w:tc>
        <w:tc>
          <w:tcPr>
            <w:tcW w:w="342" w:type="pct"/>
            <w:shd w:val="clear" w:color="auto" w:fill="auto"/>
            <w:noWrap/>
            <w:vAlign w:val="center"/>
          </w:tcPr>
          <w:p w:rsidR="00354E62" w:rsidRPr="00A5746B" w:rsidRDefault="00354E62" w:rsidP="002956A6">
            <w:pPr>
              <w:jc w:val="center"/>
              <w:rPr>
                <w:sz w:val="22"/>
              </w:rPr>
            </w:pPr>
            <w:r w:rsidRPr="00A5746B">
              <w:rPr>
                <w:sz w:val="22"/>
              </w:rPr>
              <w:t>155,7</w:t>
            </w:r>
          </w:p>
        </w:tc>
        <w:tc>
          <w:tcPr>
            <w:tcW w:w="331" w:type="pct"/>
            <w:shd w:val="clear" w:color="auto" w:fill="auto"/>
            <w:noWrap/>
            <w:vAlign w:val="center"/>
          </w:tcPr>
          <w:p w:rsidR="00354E62" w:rsidRPr="00A5746B" w:rsidRDefault="00354E62" w:rsidP="002956A6">
            <w:pPr>
              <w:jc w:val="center"/>
              <w:rPr>
                <w:sz w:val="22"/>
              </w:rPr>
            </w:pPr>
            <w:r w:rsidRPr="00A5746B">
              <w:rPr>
                <w:sz w:val="22"/>
              </w:rPr>
              <w:t>155,7</w:t>
            </w:r>
          </w:p>
        </w:tc>
        <w:tc>
          <w:tcPr>
            <w:tcW w:w="331" w:type="pct"/>
            <w:shd w:val="clear" w:color="auto" w:fill="auto"/>
            <w:noWrap/>
            <w:vAlign w:val="center"/>
          </w:tcPr>
          <w:p w:rsidR="00354E62" w:rsidRPr="00A5746B" w:rsidRDefault="00354E62" w:rsidP="002956A6">
            <w:pPr>
              <w:jc w:val="center"/>
              <w:rPr>
                <w:sz w:val="22"/>
              </w:rPr>
            </w:pPr>
            <w:r w:rsidRPr="00A5746B">
              <w:rPr>
                <w:sz w:val="22"/>
              </w:rPr>
              <w:t>155,7</w:t>
            </w:r>
          </w:p>
        </w:tc>
        <w:tc>
          <w:tcPr>
            <w:tcW w:w="348" w:type="pct"/>
            <w:shd w:val="clear" w:color="auto" w:fill="auto"/>
            <w:vAlign w:val="center"/>
          </w:tcPr>
          <w:p w:rsidR="00354E62" w:rsidRPr="00A5746B" w:rsidRDefault="00354E62" w:rsidP="002956A6">
            <w:pPr>
              <w:jc w:val="center"/>
              <w:rPr>
                <w:sz w:val="22"/>
              </w:rPr>
            </w:pPr>
            <w:r w:rsidRPr="00A5746B">
              <w:rPr>
                <w:sz w:val="22"/>
              </w:rPr>
              <w:t>155,7</w:t>
            </w:r>
          </w:p>
        </w:tc>
        <w:tc>
          <w:tcPr>
            <w:tcW w:w="427" w:type="pct"/>
            <w:shd w:val="clear" w:color="auto" w:fill="auto"/>
            <w:vAlign w:val="center"/>
          </w:tcPr>
          <w:p w:rsidR="00354E62" w:rsidRPr="00A5746B" w:rsidRDefault="00354E62" w:rsidP="002956A6">
            <w:pPr>
              <w:jc w:val="center"/>
              <w:rPr>
                <w:sz w:val="22"/>
              </w:rPr>
            </w:pPr>
            <w:r w:rsidRPr="00A5746B">
              <w:rPr>
                <w:sz w:val="22"/>
              </w:rPr>
              <w:t>155,7</w:t>
            </w:r>
          </w:p>
        </w:tc>
        <w:tc>
          <w:tcPr>
            <w:tcW w:w="418" w:type="pct"/>
            <w:shd w:val="clear" w:color="auto" w:fill="auto"/>
            <w:vAlign w:val="center"/>
          </w:tcPr>
          <w:p w:rsidR="00354E62" w:rsidRPr="00A5746B" w:rsidRDefault="00354E62" w:rsidP="002956A6">
            <w:pPr>
              <w:jc w:val="center"/>
              <w:rPr>
                <w:sz w:val="22"/>
              </w:rPr>
            </w:pPr>
            <w:r w:rsidRPr="00A5746B">
              <w:rPr>
                <w:sz w:val="22"/>
              </w:rPr>
              <w:t>155,7</w:t>
            </w:r>
          </w:p>
        </w:tc>
      </w:tr>
      <w:tr w:rsidR="00354E62" w:rsidRPr="00A5746B" w:rsidTr="002956A6">
        <w:trPr>
          <w:cantSplit/>
        </w:trPr>
        <w:tc>
          <w:tcPr>
            <w:tcW w:w="273" w:type="pct"/>
            <w:vAlign w:val="bottom"/>
          </w:tcPr>
          <w:p w:rsidR="00354E62" w:rsidRPr="00F740F7" w:rsidRDefault="00354E62" w:rsidP="00F740F7">
            <w:pPr>
              <w:jc w:val="center"/>
              <w:rPr>
                <w:sz w:val="22"/>
              </w:rPr>
            </w:pPr>
            <w:r w:rsidRPr="00F740F7">
              <w:rPr>
                <w:sz w:val="22"/>
              </w:rPr>
              <w:t>3.7</w:t>
            </w:r>
          </w:p>
        </w:tc>
        <w:tc>
          <w:tcPr>
            <w:tcW w:w="1387" w:type="pct"/>
            <w:shd w:val="clear" w:color="auto" w:fill="auto"/>
            <w:noWrap/>
            <w:vAlign w:val="center"/>
          </w:tcPr>
          <w:p w:rsidR="00354E62" w:rsidRPr="00A5746B" w:rsidRDefault="00354E62" w:rsidP="002956A6">
            <w:pPr>
              <w:jc w:val="center"/>
              <w:rPr>
                <w:sz w:val="20"/>
                <w:szCs w:val="20"/>
              </w:rPr>
            </w:pPr>
            <w:r w:rsidRPr="00A5746B">
              <w:rPr>
                <w:sz w:val="20"/>
                <w:szCs w:val="20"/>
              </w:rPr>
              <w:t>Котельная (д.Зюино, ул. Школьная, 77а)</w:t>
            </w:r>
          </w:p>
        </w:tc>
        <w:tc>
          <w:tcPr>
            <w:tcW w:w="487" w:type="pct"/>
            <w:shd w:val="clear" w:color="auto" w:fill="auto"/>
            <w:noWrap/>
            <w:vAlign w:val="center"/>
          </w:tcPr>
          <w:p w:rsidR="00354E62" w:rsidRPr="00A5746B" w:rsidRDefault="00354E62" w:rsidP="002956A6">
            <w:pPr>
              <w:jc w:val="center"/>
              <w:rPr>
                <w:sz w:val="20"/>
                <w:szCs w:val="20"/>
              </w:rPr>
            </w:pPr>
            <w:r w:rsidRPr="00A5746B">
              <w:rPr>
                <w:sz w:val="20"/>
                <w:szCs w:val="20"/>
              </w:rPr>
              <w:t>кг у.т./Гкал</w:t>
            </w:r>
          </w:p>
        </w:tc>
        <w:tc>
          <w:tcPr>
            <w:tcW w:w="333" w:type="pct"/>
            <w:shd w:val="clear" w:color="auto" w:fill="auto"/>
            <w:noWrap/>
            <w:vAlign w:val="center"/>
          </w:tcPr>
          <w:p w:rsidR="00354E62" w:rsidRPr="00A5746B" w:rsidRDefault="00354E62" w:rsidP="002956A6">
            <w:pPr>
              <w:jc w:val="center"/>
              <w:rPr>
                <w:sz w:val="22"/>
              </w:rPr>
            </w:pPr>
            <w:r w:rsidRPr="00A5746B">
              <w:rPr>
                <w:sz w:val="22"/>
              </w:rPr>
              <w:t>153,6</w:t>
            </w:r>
          </w:p>
        </w:tc>
        <w:tc>
          <w:tcPr>
            <w:tcW w:w="323" w:type="pct"/>
            <w:shd w:val="clear" w:color="auto" w:fill="auto"/>
            <w:noWrap/>
            <w:vAlign w:val="center"/>
          </w:tcPr>
          <w:p w:rsidR="00354E62" w:rsidRPr="00A5746B" w:rsidRDefault="00354E62" w:rsidP="002956A6">
            <w:pPr>
              <w:jc w:val="center"/>
              <w:rPr>
                <w:sz w:val="22"/>
              </w:rPr>
            </w:pPr>
            <w:r w:rsidRPr="00A5746B">
              <w:rPr>
                <w:sz w:val="22"/>
              </w:rPr>
              <w:t>155,7</w:t>
            </w:r>
          </w:p>
        </w:tc>
        <w:tc>
          <w:tcPr>
            <w:tcW w:w="342" w:type="pct"/>
            <w:shd w:val="clear" w:color="auto" w:fill="auto"/>
            <w:noWrap/>
            <w:vAlign w:val="center"/>
          </w:tcPr>
          <w:p w:rsidR="00354E62" w:rsidRPr="00A5746B" w:rsidRDefault="00354E62" w:rsidP="002956A6">
            <w:pPr>
              <w:jc w:val="center"/>
              <w:rPr>
                <w:sz w:val="22"/>
              </w:rPr>
            </w:pPr>
            <w:r w:rsidRPr="00A5746B">
              <w:rPr>
                <w:sz w:val="22"/>
              </w:rPr>
              <w:t>155,7</w:t>
            </w:r>
          </w:p>
        </w:tc>
        <w:tc>
          <w:tcPr>
            <w:tcW w:w="331" w:type="pct"/>
            <w:shd w:val="clear" w:color="auto" w:fill="auto"/>
            <w:noWrap/>
            <w:vAlign w:val="center"/>
          </w:tcPr>
          <w:p w:rsidR="00354E62" w:rsidRPr="00A5746B" w:rsidRDefault="00354E62" w:rsidP="002956A6">
            <w:pPr>
              <w:jc w:val="center"/>
              <w:rPr>
                <w:sz w:val="22"/>
              </w:rPr>
            </w:pPr>
            <w:r w:rsidRPr="00A5746B">
              <w:rPr>
                <w:sz w:val="22"/>
              </w:rPr>
              <w:t>155,7</w:t>
            </w:r>
          </w:p>
        </w:tc>
        <w:tc>
          <w:tcPr>
            <w:tcW w:w="331" w:type="pct"/>
            <w:shd w:val="clear" w:color="auto" w:fill="auto"/>
            <w:noWrap/>
            <w:vAlign w:val="center"/>
          </w:tcPr>
          <w:p w:rsidR="00354E62" w:rsidRPr="00A5746B" w:rsidRDefault="00354E62" w:rsidP="002956A6">
            <w:pPr>
              <w:jc w:val="center"/>
              <w:rPr>
                <w:sz w:val="22"/>
              </w:rPr>
            </w:pPr>
            <w:r w:rsidRPr="00A5746B">
              <w:rPr>
                <w:sz w:val="22"/>
              </w:rPr>
              <w:t>155,7</w:t>
            </w:r>
          </w:p>
        </w:tc>
        <w:tc>
          <w:tcPr>
            <w:tcW w:w="348" w:type="pct"/>
            <w:shd w:val="clear" w:color="auto" w:fill="auto"/>
            <w:vAlign w:val="center"/>
          </w:tcPr>
          <w:p w:rsidR="00354E62" w:rsidRPr="00A5746B" w:rsidRDefault="00354E62" w:rsidP="002956A6">
            <w:pPr>
              <w:jc w:val="center"/>
              <w:rPr>
                <w:sz w:val="22"/>
              </w:rPr>
            </w:pPr>
            <w:r w:rsidRPr="00A5746B">
              <w:rPr>
                <w:sz w:val="22"/>
              </w:rPr>
              <w:t>155,7</w:t>
            </w:r>
          </w:p>
        </w:tc>
        <w:tc>
          <w:tcPr>
            <w:tcW w:w="427" w:type="pct"/>
            <w:shd w:val="clear" w:color="auto" w:fill="auto"/>
            <w:vAlign w:val="center"/>
          </w:tcPr>
          <w:p w:rsidR="00354E62" w:rsidRPr="00A5746B" w:rsidRDefault="00354E62" w:rsidP="002956A6">
            <w:pPr>
              <w:jc w:val="center"/>
              <w:rPr>
                <w:sz w:val="22"/>
              </w:rPr>
            </w:pPr>
            <w:r w:rsidRPr="00A5746B">
              <w:rPr>
                <w:sz w:val="22"/>
              </w:rPr>
              <w:t>155,7</w:t>
            </w:r>
          </w:p>
        </w:tc>
        <w:tc>
          <w:tcPr>
            <w:tcW w:w="418" w:type="pct"/>
            <w:shd w:val="clear" w:color="auto" w:fill="auto"/>
            <w:vAlign w:val="center"/>
          </w:tcPr>
          <w:p w:rsidR="00354E62" w:rsidRPr="00A5746B" w:rsidRDefault="00354E62" w:rsidP="002956A6">
            <w:pPr>
              <w:jc w:val="center"/>
              <w:rPr>
                <w:sz w:val="22"/>
              </w:rPr>
            </w:pPr>
            <w:r w:rsidRPr="00A5746B">
              <w:rPr>
                <w:sz w:val="22"/>
              </w:rPr>
              <w:t>155,7</w:t>
            </w:r>
          </w:p>
        </w:tc>
      </w:tr>
      <w:tr w:rsidR="00354E62" w:rsidRPr="00A5746B" w:rsidTr="002956A6">
        <w:trPr>
          <w:cantSplit/>
        </w:trPr>
        <w:tc>
          <w:tcPr>
            <w:tcW w:w="273" w:type="pct"/>
            <w:vAlign w:val="bottom"/>
          </w:tcPr>
          <w:p w:rsidR="00354E62" w:rsidRPr="00F740F7" w:rsidRDefault="00354E62" w:rsidP="00F740F7">
            <w:pPr>
              <w:jc w:val="center"/>
              <w:rPr>
                <w:sz w:val="22"/>
              </w:rPr>
            </w:pPr>
            <w:r w:rsidRPr="00F740F7">
              <w:rPr>
                <w:sz w:val="22"/>
              </w:rPr>
              <w:t>3.8</w:t>
            </w:r>
          </w:p>
        </w:tc>
        <w:tc>
          <w:tcPr>
            <w:tcW w:w="1387" w:type="pct"/>
            <w:shd w:val="clear" w:color="auto" w:fill="auto"/>
            <w:noWrap/>
            <w:vAlign w:val="center"/>
          </w:tcPr>
          <w:p w:rsidR="00354E62" w:rsidRPr="00A5746B" w:rsidRDefault="00354E62" w:rsidP="002956A6">
            <w:pPr>
              <w:jc w:val="center"/>
              <w:rPr>
                <w:sz w:val="20"/>
                <w:szCs w:val="20"/>
              </w:rPr>
            </w:pPr>
            <w:r w:rsidRPr="00A5746B">
              <w:rPr>
                <w:sz w:val="20"/>
                <w:szCs w:val="20"/>
              </w:rPr>
              <w:t>Котельная (д.Бачумово, ул. Школьная, 17а)</w:t>
            </w:r>
          </w:p>
        </w:tc>
        <w:tc>
          <w:tcPr>
            <w:tcW w:w="487" w:type="pct"/>
            <w:shd w:val="clear" w:color="auto" w:fill="auto"/>
            <w:noWrap/>
            <w:vAlign w:val="center"/>
          </w:tcPr>
          <w:p w:rsidR="00354E62" w:rsidRPr="00A5746B" w:rsidRDefault="00354E62" w:rsidP="002956A6">
            <w:pPr>
              <w:jc w:val="center"/>
              <w:rPr>
                <w:sz w:val="20"/>
                <w:szCs w:val="20"/>
              </w:rPr>
            </w:pPr>
            <w:r w:rsidRPr="00A5746B">
              <w:rPr>
                <w:sz w:val="20"/>
                <w:szCs w:val="20"/>
              </w:rPr>
              <w:t>кг у.т./Гкал</w:t>
            </w:r>
          </w:p>
        </w:tc>
        <w:tc>
          <w:tcPr>
            <w:tcW w:w="333" w:type="pct"/>
            <w:shd w:val="clear" w:color="auto" w:fill="auto"/>
            <w:noWrap/>
            <w:vAlign w:val="center"/>
          </w:tcPr>
          <w:p w:rsidR="00354E62" w:rsidRPr="00A5746B" w:rsidRDefault="00354E62" w:rsidP="002956A6">
            <w:pPr>
              <w:jc w:val="center"/>
              <w:rPr>
                <w:sz w:val="22"/>
              </w:rPr>
            </w:pPr>
            <w:r w:rsidRPr="00A5746B">
              <w:rPr>
                <w:sz w:val="22"/>
              </w:rPr>
              <w:t>158,7</w:t>
            </w:r>
          </w:p>
        </w:tc>
        <w:tc>
          <w:tcPr>
            <w:tcW w:w="323" w:type="pct"/>
            <w:shd w:val="clear" w:color="auto" w:fill="auto"/>
            <w:noWrap/>
            <w:vAlign w:val="center"/>
          </w:tcPr>
          <w:p w:rsidR="00354E62" w:rsidRPr="00A5746B" w:rsidRDefault="00354E62" w:rsidP="002956A6">
            <w:pPr>
              <w:jc w:val="center"/>
              <w:rPr>
                <w:sz w:val="22"/>
              </w:rPr>
            </w:pPr>
            <w:r w:rsidRPr="00A5746B">
              <w:rPr>
                <w:sz w:val="22"/>
              </w:rPr>
              <w:t>155,7</w:t>
            </w:r>
          </w:p>
        </w:tc>
        <w:tc>
          <w:tcPr>
            <w:tcW w:w="342" w:type="pct"/>
            <w:shd w:val="clear" w:color="auto" w:fill="auto"/>
            <w:noWrap/>
            <w:vAlign w:val="center"/>
          </w:tcPr>
          <w:p w:rsidR="00354E62" w:rsidRPr="00A5746B" w:rsidRDefault="00354E62" w:rsidP="002956A6">
            <w:pPr>
              <w:jc w:val="center"/>
              <w:rPr>
                <w:sz w:val="22"/>
              </w:rPr>
            </w:pPr>
            <w:r w:rsidRPr="00A5746B">
              <w:rPr>
                <w:sz w:val="22"/>
              </w:rPr>
              <w:t>155,7</w:t>
            </w:r>
          </w:p>
        </w:tc>
        <w:tc>
          <w:tcPr>
            <w:tcW w:w="331" w:type="pct"/>
            <w:shd w:val="clear" w:color="auto" w:fill="auto"/>
            <w:noWrap/>
            <w:vAlign w:val="center"/>
          </w:tcPr>
          <w:p w:rsidR="00354E62" w:rsidRPr="00A5746B" w:rsidRDefault="00354E62" w:rsidP="002956A6">
            <w:pPr>
              <w:jc w:val="center"/>
              <w:rPr>
                <w:sz w:val="22"/>
              </w:rPr>
            </w:pPr>
            <w:r w:rsidRPr="00A5746B">
              <w:rPr>
                <w:sz w:val="22"/>
              </w:rPr>
              <w:t>155,7</w:t>
            </w:r>
          </w:p>
        </w:tc>
        <w:tc>
          <w:tcPr>
            <w:tcW w:w="331" w:type="pct"/>
            <w:shd w:val="clear" w:color="auto" w:fill="auto"/>
            <w:noWrap/>
            <w:vAlign w:val="center"/>
          </w:tcPr>
          <w:p w:rsidR="00354E62" w:rsidRPr="00A5746B" w:rsidRDefault="00354E62" w:rsidP="002956A6">
            <w:pPr>
              <w:jc w:val="center"/>
              <w:rPr>
                <w:sz w:val="22"/>
              </w:rPr>
            </w:pPr>
            <w:r w:rsidRPr="00A5746B">
              <w:rPr>
                <w:sz w:val="22"/>
              </w:rPr>
              <w:t>155,7</w:t>
            </w:r>
          </w:p>
        </w:tc>
        <w:tc>
          <w:tcPr>
            <w:tcW w:w="348" w:type="pct"/>
            <w:shd w:val="clear" w:color="auto" w:fill="auto"/>
            <w:vAlign w:val="center"/>
          </w:tcPr>
          <w:p w:rsidR="00354E62" w:rsidRPr="00A5746B" w:rsidRDefault="00354E62" w:rsidP="002956A6">
            <w:pPr>
              <w:jc w:val="center"/>
              <w:rPr>
                <w:sz w:val="22"/>
              </w:rPr>
            </w:pPr>
            <w:r w:rsidRPr="00A5746B">
              <w:rPr>
                <w:sz w:val="22"/>
              </w:rPr>
              <w:t>155,7</w:t>
            </w:r>
          </w:p>
        </w:tc>
        <w:tc>
          <w:tcPr>
            <w:tcW w:w="427" w:type="pct"/>
            <w:shd w:val="clear" w:color="auto" w:fill="auto"/>
            <w:vAlign w:val="center"/>
          </w:tcPr>
          <w:p w:rsidR="00354E62" w:rsidRPr="00A5746B" w:rsidRDefault="00354E62" w:rsidP="002956A6">
            <w:pPr>
              <w:jc w:val="center"/>
              <w:rPr>
                <w:sz w:val="22"/>
              </w:rPr>
            </w:pPr>
            <w:r w:rsidRPr="00A5746B">
              <w:rPr>
                <w:sz w:val="22"/>
              </w:rPr>
              <w:t>155,7</w:t>
            </w:r>
          </w:p>
        </w:tc>
        <w:tc>
          <w:tcPr>
            <w:tcW w:w="418" w:type="pct"/>
            <w:shd w:val="clear" w:color="auto" w:fill="auto"/>
            <w:vAlign w:val="center"/>
          </w:tcPr>
          <w:p w:rsidR="00354E62" w:rsidRPr="00A5746B" w:rsidRDefault="00354E62" w:rsidP="002956A6">
            <w:pPr>
              <w:jc w:val="center"/>
              <w:rPr>
                <w:sz w:val="22"/>
              </w:rPr>
            </w:pPr>
            <w:r w:rsidRPr="00A5746B">
              <w:rPr>
                <w:sz w:val="22"/>
              </w:rPr>
              <w:t>155,7</w:t>
            </w:r>
          </w:p>
        </w:tc>
      </w:tr>
      <w:tr w:rsidR="00354E62" w:rsidRPr="00A5746B" w:rsidTr="002956A6">
        <w:trPr>
          <w:cantSplit/>
        </w:trPr>
        <w:tc>
          <w:tcPr>
            <w:tcW w:w="273" w:type="pct"/>
            <w:vAlign w:val="bottom"/>
          </w:tcPr>
          <w:p w:rsidR="00354E62" w:rsidRPr="00F740F7" w:rsidRDefault="00354E62" w:rsidP="00F740F7">
            <w:pPr>
              <w:jc w:val="center"/>
              <w:rPr>
                <w:sz w:val="22"/>
              </w:rPr>
            </w:pPr>
            <w:r w:rsidRPr="00F740F7">
              <w:rPr>
                <w:sz w:val="22"/>
              </w:rPr>
              <w:t>3.9</w:t>
            </w:r>
          </w:p>
        </w:tc>
        <w:tc>
          <w:tcPr>
            <w:tcW w:w="1387" w:type="pct"/>
            <w:shd w:val="clear" w:color="auto" w:fill="auto"/>
            <w:noWrap/>
            <w:vAlign w:val="center"/>
          </w:tcPr>
          <w:p w:rsidR="00354E62" w:rsidRPr="00A5746B" w:rsidRDefault="00354E62" w:rsidP="002956A6">
            <w:pPr>
              <w:jc w:val="center"/>
              <w:rPr>
                <w:sz w:val="20"/>
                <w:szCs w:val="20"/>
              </w:rPr>
            </w:pPr>
            <w:r w:rsidRPr="00A5746B">
              <w:rPr>
                <w:sz w:val="20"/>
                <w:szCs w:val="20"/>
              </w:rPr>
              <w:t>Котельная (д. Ворца, ул. Чапаевская, 66)</w:t>
            </w:r>
          </w:p>
        </w:tc>
        <w:tc>
          <w:tcPr>
            <w:tcW w:w="487" w:type="pct"/>
            <w:shd w:val="clear" w:color="auto" w:fill="auto"/>
            <w:noWrap/>
            <w:vAlign w:val="center"/>
          </w:tcPr>
          <w:p w:rsidR="00354E62" w:rsidRPr="00A5746B" w:rsidRDefault="00354E62" w:rsidP="002956A6">
            <w:pPr>
              <w:jc w:val="center"/>
              <w:rPr>
                <w:sz w:val="20"/>
                <w:szCs w:val="20"/>
              </w:rPr>
            </w:pPr>
            <w:r w:rsidRPr="00A5746B">
              <w:rPr>
                <w:sz w:val="20"/>
                <w:szCs w:val="20"/>
              </w:rPr>
              <w:t>кг у.т./Гкал</w:t>
            </w:r>
          </w:p>
        </w:tc>
        <w:tc>
          <w:tcPr>
            <w:tcW w:w="333" w:type="pct"/>
            <w:shd w:val="clear" w:color="auto" w:fill="auto"/>
            <w:noWrap/>
            <w:vAlign w:val="center"/>
          </w:tcPr>
          <w:p w:rsidR="00354E62" w:rsidRPr="00A5746B" w:rsidRDefault="00354E62" w:rsidP="002956A6">
            <w:pPr>
              <w:jc w:val="center"/>
              <w:rPr>
                <w:sz w:val="22"/>
              </w:rPr>
            </w:pPr>
            <w:r w:rsidRPr="00A5746B">
              <w:rPr>
                <w:sz w:val="22"/>
              </w:rPr>
              <w:t>157,0</w:t>
            </w:r>
          </w:p>
        </w:tc>
        <w:tc>
          <w:tcPr>
            <w:tcW w:w="323" w:type="pct"/>
            <w:shd w:val="clear" w:color="auto" w:fill="auto"/>
            <w:noWrap/>
            <w:vAlign w:val="center"/>
          </w:tcPr>
          <w:p w:rsidR="00354E62" w:rsidRPr="00A5746B" w:rsidRDefault="00354E62" w:rsidP="002956A6">
            <w:pPr>
              <w:jc w:val="center"/>
              <w:rPr>
                <w:sz w:val="22"/>
              </w:rPr>
            </w:pPr>
            <w:r w:rsidRPr="00A5746B">
              <w:rPr>
                <w:sz w:val="22"/>
              </w:rPr>
              <w:t>155,7</w:t>
            </w:r>
          </w:p>
        </w:tc>
        <w:tc>
          <w:tcPr>
            <w:tcW w:w="342" w:type="pct"/>
            <w:shd w:val="clear" w:color="auto" w:fill="auto"/>
            <w:noWrap/>
            <w:vAlign w:val="center"/>
          </w:tcPr>
          <w:p w:rsidR="00354E62" w:rsidRPr="00A5746B" w:rsidRDefault="00354E62" w:rsidP="002956A6">
            <w:pPr>
              <w:jc w:val="center"/>
              <w:rPr>
                <w:sz w:val="22"/>
              </w:rPr>
            </w:pPr>
            <w:r w:rsidRPr="00A5746B">
              <w:rPr>
                <w:sz w:val="22"/>
              </w:rPr>
              <w:t>155,7</w:t>
            </w:r>
          </w:p>
        </w:tc>
        <w:tc>
          <w:tcPr>
            <w:tcW w:w="331" w:type="pct"/>
            <w:shd w:val="clear" w:color="auto" w:fill="auto"/>
            <w:noWrap/>
            <w:vAlign w:val="center"/>
          </w:tcPr>
          <w:p w:rsidR="00354E62" w:rsidRPr="00A5746B" w:rsidRDefault="00354E62" w:rsidP="002956A6">
            <w:pPr>
              <w:jc w:val="center"/>
              <w:rPr>
                <w:sz w:val="22"/>
              </w:rPr>
            </w:pPr>
            <w:r w:rsidRPr="00A5746B">
              <w:rPr>
                <w:sz w:val="22"/>
              </w:rPr>
              <w:t>155,7</w:t>
            </w:r>
          </w:p>
        </w:tc>
        <w:tc>
          <w:tcPr>
            <w:tcW w:w="331" w:type="pct"/>
            <w:shd w:val="clear" w:color="auto" w:fill="auto"/>
            <w:noWrap/>
            <w:vAlign w:val="center"/>
          </w:tcPr>
          <w:p w:rsidR="00354E62" w:rsidRPr="00A5746B" w:rsidRDefault="00354E62" w:rsidP="002956A6">
            <w:pPr>
              <w:jc w:val="center"/>
              <w:rPr>
                <w:sz w:val="22"/>
              </w:rPr>
            </w:pPr>
            <w:r w:rsidRPr="00A5746B">
              <w:rPr>
                <w:sz w:val="22"/>
              </w:rPr>
              <w:t>155,7</w:t>
            </w:r>
          </w:p>
        </w:tc>
        <w:tc>
          <w:tcPr>
            <w:tcW w:w="348" w:type="pct"/>
            <w:shd w:val="clear" w:color="auto" w:fill="auto"/>
            <w:vAlign w:val="center"/>
          </w:tcPr>
          <w:p w:rsidR="00354E62" w:rsidRPr="00A5746B" w:rsidRDefault="00354E62" w:rsidP="002956A6">
            <w:pPr>
              <w:jc w:val="center"/>
              <w:rPr>
                <w:sz w:val="22"/>
              </w:rPr>
            </w:pPr>
            <w:r w:rsidRPr="00A5746B">
              <w:rPr>
                <w:sz w:val="22"/>
              </w:rPr>
              <w:t>155,7</w:t>
            </w:r>
          </w:p>
        </w:tc>
        <w:tc>
          <w:tcPr>
            <w:tcW w:w="427" w:type="pct"/>
            <w:shd w:val="clear" w:color="auto" w:fill="auto"/>
            <w:vAlign w:val="center"/>
          </w:tcPr>
          <w:p w:rsidR="00354E62" w:rsidRPr="00A5746B" w:rsidRDefault="00354E62" w:rsidP="002956A6">
            <w:pPr>
              <w:jc w:val="center"/>
              <w:rPr>
                <w:sz w:val="22"/>
              </w:rPr>
            </w:pPr>
            <w:r w:rsidRPr="00A5746B">
              <w:rPr>
                <w:sz w:val="22"/>
              </w:rPr>
              <w:t>155,7</w:t>
            </w:r>
          </w:p>
        </w:tc>
        <w:tc>
          <w:tcPr>
            <w:tcW w:w="418" w:type="pct"/>
            <w:shd w:val="clear" w:color="auto" w:fill="auto"/>
            <w:vAlign w:val="center"/>
          </w:tcPr>
          <w:p w:rsidR="00354E62" w:rsidRPr="00A5746B" w:rsidRDefault="00354E62" w:rsidP="002956A6">
            <w:pPr>
              <w:jc w:val="center"/>
              <w:rPr>
                <w:sz w:val="22"/>
              </w:rPr>
            </w:pPr>
            <w:r w:rsidRPr="00A5746B">
              <w:rPr>
                <w:sz w:val="22"/>
              </w:rPr>
              <w:t>155,7</w:t>
            </w:r>
          </w:p>
        </w:tc>
      </w:tr>
      <w:tr w:rsidR="00354E62" w:rsidRPr="00A5746B" w:rsidTr="002956A6">
        <w:trPr>
          <w:cantSplit/>
        </w:trPr>
        <w:tc>
          <w:tcPr>
            <w:tcW w:w="273" w:type="pct"/>
            <w:vAlign w:val="bottom"/>
          </w:tcPr>
          <w:p w:rsidR="00354E62" w:rsidRPr="00F740F7" w:rsidRDefault="00354E62" w:rsidP="00F740F7">
            <w:pPr>
              <w:jc w:val="center"/>
              <w:rPr>
                <w:sz w:val="22"/>
              </w:rPr>
            </w:pPr>
            <w:r w:rsidRPr="00F740F7">
              <w:rPr>
                <w:sz w:val="22"/>
              </w:rPr>
              <w:t>3.10</w:t>
            </w:r>
          </w:p>
        </w:tc>
        <w:tc>
          <w:tcPr>
            <w:tcW w:w="1387" w:type="pct"/>
            <w:shd w:val="clear" w:color="auto" w:fill="auto"/>
            <w:noWrap/>
            <w:vAlign w:val="center"/>
          </w:tcPr>
          <w:p w:rsidR="00354E62" w:rsidRPr="00A5746B" w:rsidRDefault="00354E62" w:rsidP="002956A6">
            <w:pPr>
              <w:jc w:val="center"/>
              <w:rPr>
                <w:sz w:val="20"/>
                <w:szCs w:val="20"/>
              </w:rPr>
            </w:pPr>
            <w:r w:rsidRPr="00A5746B">
              <w:rPr>
                <w:sz w:val="20"/>
                <w:szCs w:val="20"/>
              </w:rPr>
              <w:t>Котельная (с.Укан, ул. Советская, 15б)</w:t>
            </w:r>
          </w:p>
        </w:tc>
        <w:tc>
          <w:tcPr>
            <w:tcW w:w="487" w:type="pct"/>
            <w:shd w:val="clear" w:color="auto" w:fill="auto"/>
            <w:noWrap/>
            <w:vAlign w:val="center"/>
          </w:tcPr>
          <w:p w:rsidR="00354E62" w:rsidRPr="00A5746B" w:rsidRDefault="00354E62" w:rsidP="002956A6">
            <w:pPr>
              <w:jc w:val="center"/>
              <w:rPr>
                <w:sz w:val="20"/>
                <w:szCs w:val="20"/>
              </w:rPr>
            </w:pPr>
            <w:r w:rsidRPr="00A5746B">
              <w:rPr>
                <w:sz w:val="20"/>
                <w:szCs w:val="20"/>
              </w:rPr>
              <w:t>кг у.т./Гкал</w:t>
            </w:r>
          </w:p>
        </w:tc>
        <w:tc>
          <w:tcPr>
            <w:tcW w:w="333" w:type="pct"/>
            <w:shd w:val="clear" w:color="auto" w:fill="auto"/>
            <w:noWrap/>
            <w:vAlign w:val="center"/>
          </w:tcPr>
          <w:p w:rsidR="00354E62" w:rsidRPr="00A5746B" w:rsidRDefault="00354E62" w:rsidP="002956A6">
            <w:pPr>
              <w:jc w:val="center"/>
              <w:rPr>
                <w:sz w:val="22"/>
              </w:rPr>
            </w:pPr>
            <w:r w:rsidRPr="00A5746B">
              <w:rPr>
                <w:sz w:val="22"/>
              </w:rPr>
              <w:t>157,0</w:t>
            </w:r>
          </w:p>
        </w:tc>
        <w:tc>
          <w:tcPr>
            <w:tcW w:w="323" w:type="pct"/>
            <w:shd w:val="clear" w:color="auto" w:fill="auto"/>
            <w:noWrap/>
            <w:vAlign w:val="center"/>
          </w:tcPr>
          <w:p w:rsidR="00354E62" w:rsidRPr="00A5746B" w:rsidRDefault="00354E62" w:rsidP="002956A6">
            <w:pPr>
              <w:jc w:val="center"/>
              <w:rPr>
                <w:sz w:val="22"/>
              </w:rPr>
            </w:pPr>
            <w:r w:rsidRPr="00A5746B">
              <w:rPr>
                <w:sz w:val="22"/>
              </w:rPr>
              <w:t>155,7</w:t>
            </w:r>
          </w:p>
        </w:tc>
        <w:tc>
          <w:tcPr>
            <w:tcW w:w="342" w:type="pct"/>
            <w:shd w:val="clear" w:color="auto" w:fill="auto"/>
            <w:noWrap/>
            <w:vAlign w:val="center"/>
          </w:tcPr>
          <w:p w:rsidR="00354E62" w:rsidRPr="00A5746B" w:rsidRDefault="00354E62" w:rsidP="002956A6">
            <w:pPr>
              <w:jc w:val="center"/>
              <w:rPr>
                <w:sz w:val="22"/>
              </w:rPr>
            </w:pPr>
            <w:r w:rsidRPr="00A5746B">
              <w:rPr>
                <w:sz w:val="22"/>
              </w:rPr>
              <w:t>155,7</w:t>
            </w:r>
          </w:p>
        </w:tc>
        <w:tc>
          <w:tcPr>
            <w:tcW w:w="331" w:type="pct"/>
            <w:shd w:val="clear" w:color="auto" w:fill="auto"/>
            <w:noWrap/>
            <w:vAlign w:val="center"/>
          </w:tcPr>
          <w:p w:rsidR="00354E62" w:rsidRPr="00A5746B" w:rsidRDefault="00354E62" w:rsidP="002956A6">
            <w:pPr>
              <w:jc w:val="center"/>
              <w:rPr>
                <w:sz w:val="22"/>
              </w:rPr>
            </w:pPr>
            <w:r w:rsidRPr="00A5746B">
              <w:rPr>
                <w:sz w:val="22"/>
              </w:rPr>
              <w:t>155,7</w:t>
            </w:r>
          </w:p>
        </w:tc>
        <w:tc>
          <w:tcPr>
            <w:tcW w:w="331" w:type="pct"/>
            <w:shd w:val="clear" w:color="auto" w:fill="auto"/>
            <w:noWrap/>
            <w:vAlign w:val="center"/>
          </w:tcPr>
          <w:p w:rsidR="00354E62" w:rsidRPr="00A5746B" w:rsidRDefault="00354E62" w:rsidP="002956A6">
            <w:pPr>
              <w:jc w:val="center"/>
              <w:rPr>
                <w:sz w:val="22"/>
              </w:rPr>
            </w:pPr>
            <w:r w:rsidRPr="00A5746B">
              <w:rPr>
                <w:sz w:val="22"/>
              </w:rPr>
              <w:t>155,7</w:t>
            </w:r>
          </w:p>
        </w:tc>
        <w:tc>
          <w:tcPr>
            <w:tcW w:w="348" w:type="pct"/>
            <w:shd w:val="clear" w:color="auto" w:fill="auto"/>
            <w:vAlign w:val="center"/>
          </w:tcPr>
          <w:p w:rsidR="00354E62" w:rsidRPr="00A5746B" w:rsidRDefault="00354E62" w:rsidP="002956A6">
            <w:pPr>
              <w:jc w:val="center"/>
              <w:rPr>
                <w:sz w:val="22"/>
              </w:rPr>
            </w:pPr>
            <w:r w:rsidRPr="00A5746B">
              <w:rPr>
                <w:sz w:val="22"/>
              </w:rPr>
              <w:t>155,7</w:t>
            </w:r>
          </w:p>
        </w:tc>
        <w:tc>
          <w:tcPr>
            <w:tcW w:w="427" w:type="pct"/>
            <w:shd w:val="clear" w:color="auto" w:fill="auto"/>
            <w:vAlign w:val="center"/>
          </w:tcPr>
          <w:p w:rsidR="00354E62" w:rsidRPr="00A5746B" w:rsidRDefault="00354E62" w:rsidP="002956A6">
            <w:pPr>
              <w:jc w:val="center"/>
              <w:rPr>
                <w:sz w:val="22"/>
              </w:rPr>
            </w:pPr>
            <w:r w:rsidRPr="00A5746B">
              <w:rPr>
                <w:sz w:val="22"/>
              </w:rPr>
              <w:t>155,7</w:t>
            </w:r>
          </w:p>
        </w:tc>
        <w:tc>
          <w:tcPr>
            <w:tcW w:w="418" w:type="pct"/>
            <w:shd w:val="clear" w:color="auto" w:fill="auto"/>
            <w:vAlign w:val="center"/>
          </w:tcPr>
          <w:p w:rsidR="00354E62" w:rsidRPr="00A5746B" w:rsidRDefault="00354E62" w:rsidP="002956A6">
            <w:pPr>
              <w:jc w:val="center"/>
              <w:rPr>
                <w:sz w:val="22"/>
              </w:rPr>
            </w:pPr>
            <w:r w:rsidRPr="00A5746B">
              <w:rPr>
                <w:sz w:val="22"/>
              </w:rPr>
              <w:t>155,7</w:t>
            </w:r>
          </w:p>
        </w:tc>
      </w:tr>
      <w:tr w:rsidR="00354E62" w:rsidRPr="00A5746B" w:rsidTr="002956A6">
        <w:trPr>
          <w:cantSplit/>
        </w:trPr>
        <w:tc>
          <w:tcPr>
            <w:tcW w:w="273" w:type="pct"/>
            <w:vAlign w:val="bottom"/>
          </w:tcPr>
          <w:p w:rsidR="00354E62" w:rsidRPr="00F740F7" w:rsidRDefault="00354E62" w:rsidP="00F740F7">
            <w:pPr>
              <w:jc w:val="center"/>
              <w:rPr>
                <w:sz w:val="22"/>
              </w:rPr>
            </w:pPr>
            <w:r w:rsidRPr="00F740F7">
              <w:rPr>
                <w:sz w:val="22"/>
              </w:rPr>
              <w:t>3.11</w:t>
            </w:r>
          </w:p>
        </w:tc>
        <w:tc>
          <w:tcPr>
            <w:tcW w:w="1387" w:type="pct"/>
            <w:shd w:val="clear" w:color="auto" w:fill="auto"/>
            <w:noWrap/>
            <w:vAlign w:val="center"/>
          </w:tcPr>
          <w:p w:rsidR="00354E62" w:rsidRPr="00A5746B" w:rsidRDefault="00354E62" w:rsidP="002956A6">
            <w:pPr>
              <w:jc w:val="center"/>
              <w:rPr>
                <w:sz w:val="20"/>
                <w:szCs w:val="20"/>
              </w:rPr>
            </w:pPr>
            <w:r w:rsidRPr="00A5746B">
              <w:rPr>
                <w:sz w:val="20"/>
                <w:szCs w:val="20"/>
              </w:rPr>
              <w:t>Котельная (п. Яр, ул. Ворошилова, 10ж)</w:t>
            </w:r>
          </w:p>
        </w:tc>
        <w:tc>
          <w:tcPr>
            <w:tcW w:w="487" w:type="pct"/>
            <w:shd w:val="clear" w:color="auto" w:fill="auto"/>
            <w:noWrap/>
            <w:vAlign w:val="center"/>
          </w:tcPr>
          <w:p w:rsidR="00354E62" w:rsidRPr="00A5746B" w:rsidRDefault="00354E62" w:rsidP="002956A6">
            <w:pPr>
              <w:jc w:val="center"/>
              <w:rPr>
                <w:sz w:val="20"/>
                <w:szCs w:val="20"/>
              </w:rPr>
            </w:pPr>
            <w:r w:rsidRPr="00A5746B">
              <w:rPr>
                <w:sz w:val="20"/>
                <w:szCs w:val="20"/>
              </w:rPr>
              <w:t>кг у.т./Гкал</w:t>
            </w:r>
          </w:p>
        </w:tc>
        <w:tc>
          <w:tcPr>
            <w:tcW w:w="333" w:type="pct"/>
            <w:shd w:val="clear" w:color="auto" w:fill="auto"/>
            <w:noWrap/>
            <w:vAlign w:val="center"/>
          </w:tcPr>
          <w:p w:rsidR="00354E62" w:rsidRPr="00A5746B" w:rsidRDefault="00354E62" w:rsidP="002956A6">
            <w:pPr>
              <w:jc w:val="center"/>
              <w:rPr>
                <w:sz w:val="22"/>
              </w:rPr>
            </w:pPr>
            <w:r w:rsidRPr="00A5746B">
              <w:rPr>
                <w:sz w:val="22"/>
              </w:rPr>
              <w:t>157,0</w:t>
            </w:r>
          </w:p>
        </w:tc>
        <w:tc>
          <w:tcPr>
            <w:tcW w:w="323" w:type="pct"/>
            <w:shd w:val="clear" w:color="auto" w:fill="auto"/>
            <w:noWrap/>
            <w:vAlign w:val="center"/>
          </w:tcPr>
          <w:p w:rsidR="00354E62" w:rsidRPr="00A5746B" w:rsidRDefault="00354E62" w:rsidP="002956A6">
            <w:pPr>
              <w:jc w:val="center"/>
              <w:rPr>
                <w:sz w:val="22"/>
              </w:rPr>
            </w:pPr>
            <w:r w:rsidRPr="00A5746B">
              <w:rPr>
                <w:sz w:val="22"/>
              </w:rPr>
              <w:t>155,7</w:t>
            </w:r>
          </w:p>
        </w:tc>
        <w:tc>
          <w:tcPr>
            <w:tcW w:w="342" w:type="pct"/>
            <w:shd w:val="clear" w:color="auto" w:fill="auto"/>
            <w:noWrap/>
            <w:vAlign w:val="center"/>
          </w:tcPr>
          <w:p w:rsidR="00354E62" w:rsidRPr="00A5746B" w:rsidRDefault="00354E62" w:rsidP="002956A6">
            <w:pPr>
              <w:jc w:val="center"/>
              <w:rPr>
                <w:sz w:val="22"/>
              </w:rPr>
            </w:pPr>
            <w:r w:rsidRPr="00A5746B">
              <w:rPr>
                <w:sz w:val="22"/>
              </w:rPr>
              <w:t>155,7</w:t>
            </w:r>
          </w:p>
        </w:tc>
        <w:tc>
          <w:tcPr>
            <w:tcW w:w="331" w:type="pct"/>
            <w:shd w:val="clear" w:color="auto" w:fill="auto"/>
            <w:noWrap/>
            <w:vAlign w:val="center"/>
          </w:tcPr>
          <w:p w:rsidR="00354E62" w:rsidRPr="00A5746B" w:rsidRDefault="00354E62" w:rsidP="002956A6">
            <w:pPr>
              <w:jc w:val="center"/>
              <w:rPr>
                <w:sz w:val="22"/>
              </w:rPr>
            </w:pPr>
            <w:r w:rsidRPr="00A5746B">
              <w:rPr>
                <w:sz w:val="22"/>
              </w:rPr>
              <w:t>155,7</w:t>
            </w:r>
          </w:p>
        </w:tc>
        <w:tc>
          <w:tcPr>
            <w:tcW w:w="331" w:type="pct"/>
            <w:shd w:val="clear" w:color="auto" w:fill="auto"/>
            <w:noWrap/>
            <w:vAlign w:val="center"/>
          </w:tcPr>
          <w:p w:rsidR="00354E62" w:rsidRPr="00A5746B" w:rsidRDefault="00354E62" w:rsidP="002956A6">
            <w:pPr>
              <w:jc w:val="center"/>
              <w:rPr>
                <w:sz w:val="22"/>
              </w:rPr>
            </w:pPr>
            <w:r w:rsidRPr="00A5746B">
              <w:rPr>
                <w:sz w:val="22"/>
              </w:rPr>
              <w:t>155,7</w:t>
            </w:r>
          </w:p>
        </w:tc>
        <w:tc>
          <w:tcPr>
            <w:tcW w:w="348" w:type="pct"/>
            <w:shd w:val="clear" w:color="auto" w:fill="auto"/>
            <w:vAlign w:val="center"/>
          </w:tcPr>
          <w:p w:rsidR="00354E62" w:rsidRPr="00A5746B" w:rsidRDefault="00354E62" w:rsidP="002956A6">
            <w:pPr>
              <w:jc w:val="center"/>
              <w:rPr>
                <w:sz w:val="22"/>
              </w:rPr>
            </w:pPr>
            <w:r w:rsidRPr="00A5746B">
              <w:rPr>
                <w:sz w:val="22"/>
              </w:rPr>
              <w:t>155,7</w:t>
            </w:r>
          </w:p>
        </w:tc>
        <w:tc>
          <w:tcPr>
            <w:tcW w:w="427" w:type="pct"/>
            <w:shd w:val="clear" w:color="auto" w:fill="auto"/>
            <w:vAlign w:val="center"/>
          </w:tcPr>
          <w:p w:rsidR="00354E62" w:rsidRPr="00A5746B" w:rsidRDefault="00354E62" w:rsidP="002956A6">
            <w:pPr>
              <w:jc w:val="center"/>
              <w:rPr>
                <w:sz w:val="22"/>
              </w:rPr>
            </w:pPr>
            <w:r w:rsidRPr="00A5746B">
              <w:rPr>
                <w:sz w:val="22"/>
              </w:rPr>
              <w:t>155,7</w:t>
            </w:r>
          </w:p>
        </w:tc>
        <w:tc>
          <w:tcPr>
            <w:tcW w:w="418" w:type="pct"/>
            <w:shd w:val="clear" w:color="auto" w:fill="auto"/>
            <w:vAlign w:val="center"/>
          </w:tcPr>
          <w:p w:rsidR="00354E62" w:rsidRPr="00A5746B" w:rsidRDefault="00354E62" w:rsidP="002956A6">
            <w:pPr>
              <w:jc w:val="center"/>
              <w:rPr>
                <w:sz w:val="22"/>
              </w:rPr>
            </w:pPr>
            <w:r w:rsidRPr="00A5746B">
              <w:rPr>
                <w:sz w:val="22"/>
              </w:rPr>
              <w:t>155,7</w:t>
            </w:r>
          </w:p>
        </w:tc>
      </w:tr>
      <w:tr w:rsidR="00354E62" w:rsidRPr="00A5746B" w:rsidTr="002956A6">
        <w:trPr>
          <w:cantSplit/>
        </w:trPr>
        <w:tc>
          <w:tcPr>
            <w:tcW w:w="273" w:type="pct"/>
            <w:vAlign w:val="bottom"/>
          </w:tcPr>
          <w:p w:rsidR="00354E62" w:rsidRPr="00F740F7" w:rsidRDefault="00354E62" w:rsidP="00F740F7">
            <w:pPr>
              <w:jc w:val="center"/>
              <w:rPr>
                <w:sz w:val="22"/>
              </w:rPr>
            </w:pPr>
            <w:r w:rsidRPr="00F740F7">
              <w:rPr>
                <w:sz w:val="22"/>
              </w:rPr>
              <w:t>3.12</w:t>
            </w:r>
          </w:p>
        </w:tc>
        <w:tc>
          <w:tcPr>
            <w:tcW w:w="1387" w:type="pct"/>
            <w:shd w:val="clear" w:color="auto" w:fill="auto"/>
            <w:noWrap/>
            <w:vAlign w:val="center"/>
          </w:tcPr>
          <w:p w:rsidR="00354E62" w:rsidRPr="00A5746B" w:rsidRDefault="00354E62" w:rsidP="002956A6">
            <w:pPr>
              <w:jc w:val="center"/>
              <w:rPr>
                <w:sz w:val="20"/>
                <w:szCs w:val="20"/>
              </w:rPr>
            </w:pPr>
            <w:r w:rsidRPr="00A5746B">
              <w:rPr>
                <w:sz w:val="20"/>
                <w:szCs w:val="20"/>
              </w:rPr>
              <w:t>Котельная (д.Бармашур, ул. Советская, 42а)</w:t>
            </w:r>
          </w:p>
        </w:tc>
        <w:tc>
          <w:tcPr>
            <w:tcW w:w="487" w:type="pct"/>
            <w:shd w:val="clear" w:color="auto" w:fill="auto"/>
            <w:noWrap/>
            <w:vAlign w:val="center"/>
          </w:tcPr>
          <w:p w:rsidR="00354E62" w:rsidRPr="00A5746B" w:rsidRDefault="00354E62" w:rsidP="002956A6">
            <w:pPr>
              <w:jc w:val="center"/>
              <w:rPr>
                <w:sz w:val="20"/>
                <w:szCs w:val="20"/>
              </w:rPr>
            </w:pPr>
            <w:r w:rsidRPr="00A5746B">
              <w:rPr>
                <w:sz w:val="20"/>
                <w:szCs w:val="20"/>
              </w:rPr>
              <w:t>кг у.т./Гкал</w:t>
            </w:r>
          </w:p>
        </w:tc>
        <w:tc>
          <w:tcPr>
            <w:tcW w:w="333" w:type="pct"/>
            <w:shd w:val="clear" w:color="auto" w:fill="auto"/>
            <w:noWrap/>
            <w:vAlign w:val="center"/>
          </w:tcPr>
          <w:p w:rsidR="00354E62" w:rsidRPr="00A5746B" w:rsidRDefault="00354E62" w:rsidP="002956A6">
            <w:pPr>
              <w:jc w:val="center"/>
              <w:rPr>
                <w:sz w:val="22"/>
              </w:rPr>
            </w:pPr>
            <w:r w:rsidRPr="00A5746B">
              <w:rPr>
                <w:sz w:val="22"/>
              </w:rPr>
              <w:t>152,0</w:t>
            </w:r>
          </w:p>
        </w:tc>
        <w:tc>
          <w:tcPr>
            <w:tcW w:w="323" w:type="pct"/>
            <w:shd w:val="clear" w:color="auto" w:fill="auto"/>
            <w:noWrap/>
            <w:vAlign w:val="center"/>
          </w:tcPr>
          <w:p w:rsidR="00354E62" w:rsidRPr="00A5746B" w:rsidRDefault="00354E62" w:rsidP="002956A6">
            <w:pPr>
              <w:jc w:val="center"/>
              <w:rPr>
                <w:sz w:val="22"/>
              </w:rPr>
            </w:pPr>
            <w:r w:rsidRPr="00A5746B">
              <w:rPr>
                <w:sz w:val="22"/>
              </w:rPr>
              <w:t>155,7</w:t>
            </w:r>
          </w:p>
        </w:tc>
        <w:tc>
          <w:tcPr>
            <w:tcW w:w="342" w:type="pct"/>
            <w:shd w:val="clear" w:color="auto" w:fill="auto"/>
            <w:noWrap/>
            <w:vAlign w:val="center"/>
          </w:tcPr>
          <w:p w:rsidR="00354E62" w:rsidRPr="00A5746B" w:rsidRDefault="00354E62" w:rsidP="002956A6">
            <w:pPr>
              <w:jc w:val="center"/>
              <w:rPr>
                <w:sz w:val="22"/>
              </w:rPr>
            </w:pPr>
            <w:r w:rsidRPr="00A5746B">
              <w:rPr>
                <w:sz w:val="22"/>
              </w:rPr>
              <w:t>155,7</w:t>
            </w:r>
          </w:p>
        </w:tc>
        <w:tc>
          <w:tcPr>
            <w:tcW w:w="331" w:type="pct"/>
            <w:shd w:val="clear" w:color="auto" w:fill="auto"/>
            <w:noWrap/>
            <w:vAlign w:val="center"/>
          </w:tcPr>
          <w:p w:rsidR="00354E62" w:rsidRPr="00A5746B" w:rsidRDefault="00354E62" w:rsidP="002956A6">
            <w:pPr>
              <w:jc w:val="center"/>
              <w:rPr>
                <w:sz w:val="22"/>
              </w:rPr>
            </w:pPr>
            <w:r w:rsidRPr="00A5746B">
              <w:rPr>
                <w:sz w:val="22"/>
              </w:rPr>
              <w:t>155,7</w:t>
            </w:r>
          </w:p>
        </w:tc>
        <w:tc>
          <w:tcPr>
            <w:tcW w:w="331" w:type="pct"/>
            <w:shd w:val="clear" w:color="auto" w:fill="auto"/>
            <w:noWrap/>
            <w:vAlign w:val="center"/>
          </w:tcPr>
          <w:p w:rsidR="00354E62" w:rsidRPr="00A5746B" w:rsidRDefault="00354E62" w:rsidP="002956A6">
            <w:pPr>
              <w:jc w:val="center"/>
              <w:rPr>
                <w:sz w:val="22"/>
              </w:rPr>
            </w:pPr>
            <w:r w:rsidRPr="00A5746B">
              <w:rPr>
                <w:sz w:val="22"/>
              </w:rPr>
              <w:t>155,7</w:t>
            </w:r>
          </w:p>
        </w:tc>
        <w:tc>
          <w:tcPr>
            <w:tcW w:w="348" w:type="pct"/>
            <w:shd w:val="clear" w:color="auto" w:fill="auto"/>
            <w:vAlign w:val="center"/>
          </w:tcPr>
          <w:p w:rsidR="00354E62" w:rsidRPr="00A5746B" w:rsidRDefault="00354E62" w:rsidP="002956A6">
            <w:pPr>
              <w:jc w:val="center"/>
              <w:rPr>
                <w:sz w:val="22"/>
              </w:rPr>
            </w:pPr>
            <w:r w:rsidRPr="00A5746B">
              <w:rPr>
                <w:sz w:val="22"/>
              </w:rPr>
              <w:t>155,7</w:t>
            </w:r>
          </w:p>
        </w:tc>
        <w:tc>
          <w:tcPr>
            <w:tcW w:w="427" w:type="pct"/>
            <w:shd w:val="clear" w:color="auto" w:fill="auto"/>
            <w:vAlign w:val="center"/>
          </w:tcPr>
          <w:p w:rsidR="00354E62" w:rsidRPr="00A5746B" w:rsidRDefault="00354E62" w:rsidP="002956A6">
            <w:pPr>
              <w:jc w:val="center"/>
              <w:rPr>
                <w:sz w:val="22"/>
              </w:rPr>
            </w:pPr>
            <w:r w:rsidRPr="00A5746B">
              <w:rPr>
                <w:sz w:val="22"/>
              </w:rPr>
              <w:t>155,7</w:t>
            </w:r>
          </w:p>
        </w:tc>
        <w:tc>
          <w:tcPr>
            <w:tcW w:w="418" w:type="pct"/>
            <w:shd w:val="clear" w:color="auto" w:fill="auto"/>
            <w:vAlign w:val="center"/>
          </w:tcPr>
          <w:p w:rsidR="00354E62" w:rsidRPr="00A5746B" w:rsidRDefault="00354E62" w:rsidP="002956A6">
            <w:pPr>
              <w:jc w:val="center"/>
              <w:rPr>
                <w:sz w:val="22"/>
              </w:rPr>
            </w:pPr>
            <w:r w:rsidRPr="00A5746B">
              <w:rPr>
                <w:sz w:val="22"/>
              </w:rPr>
              <w:t>155,7</w:t>
            </w:r>
          </w:p>
        </w:tc>
      </w:tr>
      <w:tr w:rsidR="00354E62" w:rsidRPr="00A5746B" w:rsidTr="002956A6">
        <w:trPr>
          <w:cantSplit/>
        </w:trPr>
        <w:tc>
          <w:tcPr>
            <w:tcW w:w="273" w:type="pct"/>
            <w:vAlign w:val="bottom"/>
          </w:tcPr>
          <w:p w:rsidR="00354E62" w:rsidRPr="00F740F7" w:rsidRDefault="00354E62" w:rsidP="00F740F7">
            <w:pPr>
              <w:jc w:val="center"/>
              <w:rPr>
                <w:sz w:val="22"/>
              </w:rPr>
            </w:pPr>
            <w:r w:rsidRPr="00F740F7">
              <w:rPr>
                <w:sz w:val="22"/>
              </w:rPr>
              <w:t>3.13</w:t>
            </w:r>
          </w:p>
        </w:tc>
        <w:tc>
          <w:tcPr>
            <w:tcW w:w="1387" w:type="pct"/>
            <w:shd w:val="clear" w:color="auto" w:fill="auto"/>
            <w:noWrap/>
            <w:vAlign w:val="center"/>
          </w:tcPr>
          <w:p w:rsidR="00354E62" w:rsidRPr="00A5746B" w:rsidRDefault="00354E62" w:rsidP="002956A6">
            <w:pPr>
              <w:jc w:val="center"/>
              <w:rPr>
                <w:sz w:val="20"/>
                <w:szCs w:val="20"/>
              </w:rPr>
            </w:pPr>
            <w:r w:rsidRPr="00A5746B">
              <w:rPr>
                <w:sz w:val="20"/>
                <w:szCs w:val="20"/>
              </w:rPr>
              <w:t>Котельная (п.Яр, ул. Вокзальная, 21Б)</w:t>
            </w:r>
          </w:p>
        </w:tc>
        <w:tc>
          <w:tcPr>
            <w:tcW w:w="487" w:type="pct"/>
            <w:shd w:val="clear" w:color="auto" w:fill="auto"/>
            <w:noWrap/>
            <w:vAlign w:val="center"/>
          </w:tcPr>
          <w:p w:rsidR="00354E62" w:rsidRPr="00A5746B" w:rsidRDefault="00354E62" w:rsidP="002956A6">
            <w:pPr>
              <w:jc w:val="center"/>
              <w:rPr>
                <w:sz w:val="20"/>
                <w:szCs w:val="20"/>
              </w:rPr>
            </w:pPr>
            <w:r w:rsidRPr="00A5746B">
              <w:rPr>
                <w:sz w:val="20"/>
                <w:szCs w:val="20"/>
              </w:rPr>
              <w:t>кг у.т./Гкал</w:t>
            </w:r>
          </w:p>
        </w:tc>
        <w:tc>
          <w:tcPr>
            <w:tcW w:w="333" w:type="pct"/>
            <w:shd w:val="clear" w:color="auto" w:fill="auto"/>
            <w:noWrap/>
            <w:vAlign w:val="center"/>
          </w:tcPr>
          <w:p w:rsidR="00354E62" w:rsidRPr="00A5746B" w:rsidRDefault="00354E62" w:rsidP="002956A6">
            <w:pPr>
              <w:jc w:val="center"/>
              <w:rPr>
                <w:sz w:val="22"/>
              </w:rPr>
            </w:pPr>
            <w:r w:rsidRPr="00A5746B">
              <w:rPr>
                <w:sz w:val="22"/>
              </w:rPr>
              <w:t>213,2</w:t>
            </w:r>
          </w:p>
        </w:tc>
        <w:tc>
          <w:tcPr>
            <w:tcW w:w="323" w:type="pct"/>
            <w:shd w:val="clear" w:color="auto" w:fill="auto"/>
            <w:noWrap/>
            <w:vAlign w:val="center"/>
          </w:tcPr>
          <w:p w:rsidR="00354E62" w:rsidRPr="00A5746B" w:rsidRDefault="00354E62" w:rsidP="002956A6">
            <w:pPr>
              <w:jc w:val="center"/>
              <w:rPr>
                <w:sz w:val="22"/>
              </w:rPr>
            </w:pPr>
            <w:r w:rsidRPr="00A5746B">
              <w:rPr>
                <w:sz w:val="22"/>
              </w:rPr>
              <w:t>286,7</w:t>
            </w:r>
          </w:p>
        </w:tc>
        <w:tc>
          <w:tcPr>
            <w:tcW w:w="342" w:type="pct"/>
            <w:shd w:val="clear" w:color="auto" w:fill="auto"/>
            <w:noWrap/>
            <w:vAlign w:val="center"/>
          </w:tcPr>
          <w:p w:rsidR="00354E62" w:rsidRPr="00A5746B" w:rsidRDefault="00354E62" w:rsidP="002956A6">
            <w:pPr>
              <w:jc w:val="center"/>
              <w:rPr>
                <w:sz w:val="22"/>
              </w:rPr>
            </w:pPr>
            <w:r w:rsidRPr="00A5746B">
              <w:rPr>
                <w:sz w:val="22"/>
              </w:rPr>
              <w:t>286,7</w:t>
            </w:r>
          </w:p>
        </w:tc>
        <w:tc>
          <w:tcPr>
            <w:tcW w:w="331" w:type="pct"/>
            <w:shd w:val="clear" w:color="auto" w:fill="auto"/>
            <w:noWrap/>
            <w:vAlign w:val="center"/>
          </w:tcPr>
          <w:p w:rsidR="00354E62" w:rsidRPr="00A5746B" w:rsidRDefault="00354E62" w:rsidP="002956A6">
            <w:pPr>
              <w:jc w:val="center"/>
              <w:rPr>
                <w:sz w:val="22"/>
              </w:rPr>
            </w:pPr>
            <w:r w:rsidRPr="00A5746B">
              <w:rPr>
                <w:sz w:val="22"/>
              </w:rPr>
              <w:t>286,7</w:t>
            </w:r>
          </w:p>
        </w:tc>
        <w:tc>
          <w:tcPr>
            <w:tcW w:w="331" w:type="pct"/>
            <w:shd w:val="clear" w:color="auto" w:fill="auto"/>
            <w:noWrap/>
            <w:vAlign w:val="center"/>
          </w:tcPr>
          <w:p w:rsidR="00354E62" w:rsidRPr="00A5746B" w:rsidRDefault="00354E62" w:rsidP="002956A6">
            <w:pPr>
              <w:jc w:val="center"/>
              <w:rPr>
                <w:sz w:val="22"/>
              </w:rPr>
            </w:pPr>
            <w:r w:rsidRPr="00A5746B">
              <w:rPr>
                <w:sz w:val="22"/>
              </w:rPr>
              <w:t>286,7</w:t>
            </w:r>
          </w:p>
        </w:tc>
        <w:tc>
          <w:tcPr>
            <w:tcW w:w="348" w:type="pct"/>
            <w:shd w:val="clear" w:color="auto" w:fill="auto"/>
            <w:vAlign w:val="center"/>
          </w:tcPr>
          <w:p w:rsidR="00354E62" w:rsidRPr="00A5746B" w:rsidRDefault="00354E62" w:rsidP="002956A6">
            <w:pPr>
              <w:jc w:val="center"/>
              <w:rPr>
                <w:sz w:val="22"/>
              </w:rPr>
            </w:pPr>
            <w:r w:rsidRPr="00A5746B">
              <w:rPr>
                <w:sz w:val="22"/>
              </w:rPr>
              <w:t>286,7</w:t>
            </w:r>
          </w:p>
        </w:tc>
        <w:tc>
          <w:tcPr>
            <w:tcW w:w="427" w:type="pct"/>
            <w:shd w:val="clear" w:color="auto" w:fill="auto"/>
            <w:vAlign w:val="center"/>
          </w:tcPr>
          <w:p w:rsidR="00354E62" w:rsidRPr="00A5746B" w:rsidRDefault="00354E62" w:rsidP="002956A6">
            <w:pPr>
              <w:jc w:val="center"/>
              <w:rPr>
                <w:sz w:val="22"/>
              </w:rPr>
            </w:pPr>
            <w:r w:rsidRPr="00A5746B">
              <w:rPr>
                <w:sz w:val="22"/>
              </w:rPr>
              <w:t>286,7</w:t>
            </w:r>
          </w:p>
        </w:tc>
        <w:tc>
          <w:tcPr>
            <w:tcW w:w="418" w:type="pct"/>
            <w:shd w:val="clear" w:color="auto" w:fill="auto"/>
            <w:vAlign w:val="center"/>
          </w:tcPr>
          <w:p w:rsidR="00354E62" w:rsidRPr="00A5746B" w:rsidRDefault="00354E62" w:rsidP="002956A6">
            <w:pPr>
              <w:jc w:val="center"/>
              <w:rPr>
                <w:sz w:val="22"/>
              </w:rPr>
            </w:pPr>
            <w:r w:rsidRPr="00A5746B">
              <w:rPr>
                <w:sz w:val="22"/>
              </w:rPr>
              <w:t>286,7</w:t>
            </w:r>
          </w:p>
        </w:tc>
      </w:tr>
      <w:tr w:rsidR="00354E62" w:rsidRPr="00A5746B" w:rsidTr="002956A6">
        <w:trPr>
          <w:cantSplit/>
        </w:trPr>
        <w:tc>
          <w:tcPr>
            <w:tcW w:w="273" w:type="pct"/>
            <w:vAlign w:val="bottom"/>
          </w:tcPr>
          <w:p w:rsidR="00354E62" w:rsidRPr="00F740F7" w:rsidRDefault="00354E62" w:rsidP="00F740F7">
            <w:pPr>
              <w:jc w:val="center"/>
              <w:rPr>
                <w:sz w:val="22"/>
              </w:rPr>
            </w:pPr>
            <w:r w:rsidRPr="00F740F7">
              <w:rPr>
                <w:sz w:val="22"/>
              </w:rPr>
              <w:t>3.14</w:t>
            </w:r>
          </w:p>
        </w:tc>
        <w:tc>
          <w:tcPr>
            <w:tcW w:w="1387" w:type="pct"/>
            <w:shd w:val="clear" w:color="auto" w:fill="auto"/>
            <w:noWrap/>
            <w:vAlign w:val="center"/>
          </w:tcPr>
          <w:p w:rsidR="00354E62" w:rsidRPr="00A5746B" w:rsidRDefault="00354E62" w:rsidP="002956A6">
            <w:pPr>
              <w:jc w:val="center"/>
              <w:rPr>
                <w:sz w:val="20"/>
                <w:szCs w:val="20"/>
              </w:rPr>
            </w:pPr>
            <w:r w:rsidRPr="00A5746B">
              <w:rPr>
                <w:sz w:val="20"/>
                <w:szCs w:val="20"/>
              </w:rPr>
              <w:t>Котельная (п.Яр, ул. Горького, 23)</w:t>
            </w:r>
          </w:p>
        </w:tc>
        <w:tc>
          <w:tcPr>
            <w:tcW w:w="487" w:type="pct"/>
            <w:shd w:val="clear" w:color="auto" w:fill="auto"/>
            <w:noWrap/>
            <w:vAlign w:val="center"/>
          </w:tcPr>
          <w:p w:rsidR="00354E62" w:rsidRPr="00A5746B" w:rsidRDefault="00354E62" w:rsidP="002956A6">
            <w:pPr>
              <w:jc w:val="center"/>
              <w:rPr>
                <w:sz w:val="20"/>
                <w:szCs w:val="20"/>
              </w:rPr>
            </w:pPr>
            <w:r w:rsidRPr="00A5746B">
              <w:rPr>
                <w:sz w:val="20"/>
                <w:szCs w:val="20"/>
              </w:rPr>
              <w:t>кг у.т./Гкал</w:t>
            </w:r>
          </w:p>
        </w:tc>
        <w:tc>
          <w:tcPr>
            <w:tcW w:w="333" w:type="pct"/>
            <w:shd w:val="clear" w:color="auto" w:fill="auto"/>
            <w:noWrap/>
            <w:vAlign w:val="center"/>
          </w:tcPr>
          <w:p w:rsidR="00354E62" w:rsidRPr="00A5746B" w:rsidRDefault="00354E62" w:rsidP="002956A6">
            <w:pPr>
              <w:jc w:val="center"/>
              <w:rPr>
                <w:sz w:val="22"/>
              </w:rPr>
            </w:pPr>
            <w:r w:rsidRPr="00A5746B">
              <w:rPr>
                <w:sz w:val="22"/>
              </w:rPr>
              <w:t>155,3</w:t>
            </w:r>
          </w:p>
        </w:tc>
        <w:tc>
          <w:tcPr>
            <w:tcW w:w="323" w:type="pct"/>
            <w:shd w:val="clear" w:color="auto" w:fill="auto"/>
            <w:noWrap/>
            <w:vAlign w:val="center"/>
          </w:tcPr>
          <w:p w:rsidR="00354E62" w:rsidRPr="00A5746B" w:rsidRDefault="00354E62" w:rsidP="002956A6">
            <w:pPr>
              <w:jc w:val="center"/>
              <w:rPr>
                <w:sz w:val="22"/>
              </w:rPr>
            </w:pPr>
            <w:r w:rsidRPr="00A5746B">
              <w:rPr>
                <w:sz w:val="22"/>
              </w:rPr>
              <w:t>212,2</w:t>
            </w:r>
          </w:p>
        </w:tc>
        <w:tc>
          <w:tcPr>
            <w:tcW w:w="342" w:type="pct"/>
            <w:shd w:val="clear" w:color="auto" w:fill="auto"/>
            <w:noWrap/>
            <w:vAlign w:val="center"/>
          </w:tcPr>
          <w:p w:rsidR="00354E62" w:rsidRPr="00A5746B" w:rsidRDefault="00354E62" w:rsidP="002956A6">
            <w:pPr>
              <w:jc w:val="center"/>
              <w:rPr>
                <w:sz w:val="22"/>
              </w:rPr>
            </w:pPr>
            <w:r w:rsidRPr="00A5746B">
              <w:rPr>
                <w:sz w:val="22"/>
              </w:rPr>
              <w:t>212,2</w:t>
            </w:r>
          </w:p>
        </w:tc>
        <w:tc>
          <w:tcPr>
            <w:tcW w:w="331" w:type="pct"/>
            <w:shd w:val="clear" w:color="auto" w:fill="auto"/>
            <w:noWrap/>
            <w:vAlign w:val="center"/>
          </w:tcPr>
          <w:p w:rsidR="00354E62" w:rsidRPr="00A5746B" w:rsidRDefault="00354E62" w:rsidP="002956A6">
            <w:pPr>
              <w:jc w:val="center"/>
              <w:rPr>
                <w:sz w:val="22"/>
              </w:rPr>
            </w:pPr>
            <w:r w:rsidRPr="00A5746B">
              <w:rPr>
                <w:sz w:val="22"/>
              </w:rPr>
              <w:t>212,2</w:t>
            </w:r>
          </w:p>
        </w:tc>
        <w:tc>
          <w:tcPr>
            <w:tcW w:w="331" w:type="pct"/>
            <w:shd w:val="clear" w:color="auto" w:fill="auto"/>
            <w:noWrap/>
            <w:vAlign w:val="center"/>
          </w:tcPr>
          <w:p w:rsidR="00354E62" w:rsidRPr="00A5746B" w:rsidRDefault="00354E62" w:rsidP="002956A6">
            <w:pPr>
              <w:jc w:val="center"/>
              <w:rPr>
                <w:sz w:val="22"/>
              </w:rPr>
            </w:pPr>
            <w:r w:rsidRPr="00A5746B">
              <w:rPr>
                <w:sz w:val="22"/>
              </w:rPr>
              <w:t>212,2</w:t>
            </w:r>
          </w:p>
        </w:tc>
        <w:tc>
          <w:tcPr>
            <w:tcW w:w="348" w:type="pct"/>
            <w:shd w:val="clear" w:color="auto" w:fill="auto"/>
            <w:vAlign w:val="center"/>
          </w:tcPr>
          <w:p w:rsidR="00354E62" w:rsidRPr="00A5746B" w:rsidRDefault="00354E62" w:rsidP="002956A6">
            <w:pPr>
              <w:jc w:val="center"/>
              <w:rPr>
                <w:sz w:val="22"/>
              </w:rPr>
            </w:pPr>
            <w:r w:rsidRPr="00A5746B">
              <w:rPr>
                <w:sz w:val="22"/>
              </w:rPr>
              <w:t>212,2</w:t>
            </w:r>
          </w:p>
        </w:tc>
        <w:tc>
          <w:tcPr>
            <w:tcW w:w="427" w:type="pct"/>
            <w:shd w:val="clear" w:color="auto" w:fill="auto"/>
            <w:vAlign w:val="center"/>
          </w:tcPr>
          <w:p w:rsidR="00354E62" w:rsidRPr="00A5746B" w:rsidRDefault="00354E62" w:rsidP="002956A6">
            <w:pPr>
              <w:jc w:val="center"/>
              <w:rPr>
                <w:sz w:val="22"/>
              </w:rPr>
            </w:pPr>
            <w:r w:rsidRPr="00A5746B">
              <w:rPr>
                <w:sz w:val="22"/>
              </w:rPr>
              <w:t>212,2</w:t>
            </w:r>
          </w:p>
        </w:tc>
        <w:tc>
          <w:tcPr>
            <w:tcW w:w="418" w:type="pct"/>
            <w:shd w:val="clear" w:color="auto" w:fill="auto"/>
            <w:vAlign w:val="center"/>
          </w:tcPr>
          <w:p w:rsidR="00354E62" w:rsidRPr="00A5746B" w:rsidRDefault="00354E62" w:rsidP="002956A6">
            <w:pPr>
              <w:jc w:val="center"/>
              <w:rPr>
                <w:sz w:val="22"/>
              </w:rPr>
            </w:pPr>
            <w:r w:rsidRPr="00A5746B">
              <w:rPr>
                <w:sz w:val="22"/>
              </w:rPr>
              <w:t>212,2</w:t>
            </w:r>
          </w:p>
        </w:tc>
      </w:tr>
      <w:tr w:rsidR="00354E62" w:rsidRPr="00A5746B" w:rsidTr="002956A6">
        <w:trPr>
          <w:cantSplit/>
        </w:trPr>
        <w:tc>
          <w:tcPr>
            <w:tcW w:w="273" w:type="pct"/>
            <w:vAlign w:val="bottom"/>
          </w:tcPr>
          <w:p w:rsidR="00354E62" w:rsidRPr="00F740F7" w:rsidRDefault="00354E62" w:rsidP="00F740F7">
            <w:pPr>
              <w:jc w:val="center"/>
              <w:rPr>
                <w:sz w:val="22"/>
              </w:rPr>
            </w:pPr>
            <w:r w:rsidRPr="00F740F7">
              <w:rPr>
                <w:sz w:val="22"/>
              </w:rPr>
              <w:t>3.15</w:t>
            </w:r>
          </w:p>
        </w:tc>
        <w:tc>
          <w:tcPr>
            <w:tcW w:w="1387" w:type="pct"/>
            <w:shd w:val="clear" w:color="auto" w:fill="auto"/>
            <w:noWrap/>
            <w:vAlign w:val="center"/>
          </w:tcPr>
          <w:p w:rsidR="00354E62" w:rsidRPr="00A5746B" w:rsidRDefault="00504481" w:rsidP="002956A6">
            <w:pPr>
              <w:jc w:val="center"/>
              <w:rPr>
                <w:sz w:val="20"/>
                <w:szCs w:val="20"/>
              </w:rPr>
            </w:pPr>
            <w:r>
              <w:rPr>
                <w:sz w:val="20"/>
                <w:szCs w:val="20"/>
              </w:rPr>
              <w:t>Котельная</w:t>
            </w:r>
            <w:r w:rsidR="00354E62" w:rsidRPr="00A5746B">
              <w:rPr>
                <w:sz w:val="20"/>
                <w:szCs w:val="20"/>
              </w:rPr>
              <w:t xml:space="preserve"> (с.Пудем, ул. Горького, 49а, А)</w:t>
            </w:r>
          </w:p>
        </w:tc>
        <w:tc>
          <w:tcPr>
            <w:tcW w:w="487" w:type="pct"/>
            <w:shd w:val="clear" w:color="auto" w:fill="auto"/>
            <w:noWrap/>
            <w:vAlign w:val="center"/>
          </w:tcPr>
          <w:p w:rsidR="00354E62" w:rsidRPr="00A5746B" w:rsidRDefault="00354E62" w:rsidP="002956A6">
            <w:pPr>
              <w:jc w:val="center"/>
              <w:rPr>
                <w:sz w:val="20"/>
                <w:szCs w:val="20"/>
              </w:rPr>
            </w:pPr>
            <w:r w:rsidRPr="00A5746B">
              <w:rPr>
                <w:sz w:val="20"/>
                <w:szCs w:val="20"/>
              </w:rPr>
              <w:t>кг у.т./Гкал</w:t>
            </w:r>
          </w:p>
        </w:tc>
        <w:tc>
          <w:tcPr>
            <w:tcW w:w="333" w:type="pct"/>
            <w:shd w:val="clear" w:color="auto" w:fill="auto"/>
            <w:noWrap/>
            <w:vAlign w:val="center"/>
          </w:tcPr>
          <w:p w:rsidR="00354E62" w:rsidRPr="00A5746B" w:rsidRDefault="00354E62" w:rsidP="002956A6">
            <w:pPr>
              <w:jc w:val="center"/>
              <w:rPr>
                <w:sz w:val="22"/>
              </w:rPr>
            </w:pPr>
            <w:r w:rsidRPr="00A5746B">
              <w:rPr>
                <w:sz w:val="22"/>
              </w:rPr>
              <w:t>204,1</w:t>
            </w:r>
          </w:p>
        </w:tc>
        <w:tc>
          <w:tcPr>
            <w:tcW w:w="323" w:type="pct"/>
            <w:shd w:val="clear" w:color="auto" w:fill="auto"/>
            <w:noWrap/>
            <w:vAlign w:val="center"/>
          </w:tcPr>
          <w:p w:rsidR="00354E62" w:rsidRPr="00A5746B" w:rsidRDefault="00354E62" w:rsidP="002956A6">
            <w:pPr>
              <w:jc w:val="center"/>
              <w:rPr>
                <w:sz w:val="22"/>
              </w:rPr>
            </w:pPr>
            <w:r w:rsidRPr="00A5746B">
              <w:rPr>
                <w:sz w:val="22"/>
              </w:rPr>
              <w:t>286,7</w:t>
            </w:r>
          </w:p>
        </w:tc>
        <w:tc>
          <w:tcPr>
            <w:tcW w:w="342" w:type="pct"/>
            <w:shd w:val="clear" w:color="auto" w:fill="auto"/>
            <w:noWrap/>
            <w:vAlign w:val="center"/>
          </w:tcPr>
          <w:p w:rsidR="00354E62" w:rsidRPr="00A5746B" w:rsidRDefault="00354E62" w:rsidP="002956A6">
            <w:pPr>
              <w:jc w:val="center"/>
              <w:rPr>
                <w:sz w:val="22"/>
              </w:rPr>
            </w:pPr>
            <w:r w:rsidRPr="00A5746B">
              <w:rPr>
                <w:sz w:val="22"/>
              </w:rPr>
              <w:t>286,7</w:t>
            </w:r>
          </w:p>
        </w:tc>
        <w:tc>
          <w:tcPr>
            <w:tcW w:w="331" w:type="pct"/>
            <w:shd w:val="clear" w:color="auto" w:fill="auto"/>
            <w:noWrap/>
            <w:vAlign w:val="center"/>
          </w:tcPr>
          <w:p w:rsidR="00354E62" w:rsidRPr="00A5746B" w:rsidRDefault="00354E62" w:rsidP="002956A6">
            <w:pPr>
              <w:jc w:val="center"/>
              <w:rPr>
                <w:sz w:val="22"/>
              </w:rPr>
            </w:pPr>
            <w:r w:rsidRPr="00A5746B">
              <w:rPr>
                <w:sz w:val="22"/>
              </w:rPr>
              <w:t>286,7</w:t>
            </w:r>
          </w:p>
        </w:tc>
        <w:tc>
          <w:tcPr>
            <w:tcW w:w="331" w:type="pct"/>
            <w:shd w:val="clear" w:color="auto" w:fill="auto"/>
            <w:noWrap/>
            <w:vAlign w:val="center"/>
          </w:tcPr>
          <w:p w:rsidR="00354E62" w:rsidRPr="00A5746B" w:rsidRDefault="00354E62" w:rsidP="002956A6">
            <w:pPr>
              <w:jc w:val="center"/>
              <w:rPr>
                <w:sz w:val="22"/>
              </w:rPr>
            </w:pPr>
            <w:r w:rsidRPr="00A5746B">
              <w:rPr>
                <w:sz w:val="22"/>
              </w:rPr>
              <w:t>286,7</w:t>
            </w:r>
          </w:p>
        </w:tc>
        <w:tc>
          <w:tcPr>
            <w:tcW w:w="348" w:type="pct"/>
            <w:shd w:val="clear" w:color="auto" w:fill="auto"/>
            <w:vAlign w:val="center"/>
          </w:tcPr>
          <w:p w:rsidR="00354E62" w:rsidRPr="00A5746B" w:rsidRDefault="00354E62" w:rsidP="002956A6">
            <w:pPr>
              <w:jc w:val="center"/>
              <w:rPr>
                <w:sz w:val="22"/>
              </w:rPr>
            </w:pPr>
            <w:r w:rsidRPr="00A5746B">
              <w:rPr>
                <w:sz w:val="22"/>
              </w:rPr>
              <w:t>286,7</w:t>
            </w:r>
          </w:p>
        </w:tc>
        <w:tc>
          <w:tcPr>
            <w:tcW w:w="427" w:type="pct"/>
            <w:shd w:val="clear" w:color="auto" w:fill="auto"/>
            <w:vAlign w:val="center"/>
          </w:tcPr>
          <w:p w:rsidR="00354E62" w:rsidRPr="00A5746B" w:rsidRDefault="00354E62" w:rsidP="002956A6">
            <w:pPr>
              <w:jc w:val="center"/>
              <w:rPr>
                <w:sz w:val="22"/>
              </w:rPr>
            </w:pPr>
            <w:r w:rsidRPr="00A5746B">
              <w:rPr>
                <w:sz w:val="22"/>
              </w:rPr>
              <w:t>286,7</w:t>
            </w:r>
          </w:p>
        </w:tc>
        <w:tc>
          <w:tcPr>
            <w:tcW w:w="418" w:type="pct"/>
            <w:shd w:val="clear" w:color="auto" w:fill="auto"/>
            <w:vAlign w:val="center"/>
          </w:tcPr>
          <w:p w:rsidR="00354E62" w:rsidRPr="00A5746B" w:rsidRDefault="00354E62" w:rsidP="002956A6">
            <w:pPr>
              <w:jc w:val="center"/>
              <w:rPr>
                <w:sz w:val="22"/>
              </w:rPr>
            </w:pPr>
            <w:r w:rsidRPr="00A5746B">
              <w:rPr>
                <w:sz w:val="22"/>
              </w:rPr>
              <w:t>286,7</w:t>
            </w:r>
          </w:p>
        </w:tc>
      </w:tr>
      <w:tr w:rsidR="00354E62" w:rsidRPr="00A5746B" w:rsidTr="002956A6">
        <w:trPr>
          <w:cantSplit/>
        </w:trPr>
        <w:tc>
          <w:tcPr>
            <w:tcW w:w="273" w:type="pct"/>
            <w:vAlign w:val="bottom"/>
          </w:tcPr>
          <w:p w:rsidR="00354E62" w:rsidRPr="00F740F7" w:rsidRDefault="00354E62" w:rsidP="00F740F7">
            <w:pPr>
              <w:jc w:val="center"/>
              <w:rPr>
                <w:sz w:val="22"/>
              </w:rPr>
            </w:pPr>
            <w:r w:rsidRPr="00F740F7">
              <w:rPr>
                <w:sz w:val="22"/>
              </w:rPr>
              <w:t>3.16</w:t>
            </w:r>
          </w:p>
        </w:tc>
        <w:tc>
          <w:tcPr>
            <w:tcW w:w="1387" w:type="pct"/>
            <w:shd w:val="clear" w:color="auto" w:fill="auto"/>
            <w:noWrap/>
            <w:vAlign w:val="center"/>
          </w:tcPr>
          <w:p w:rsidR="00354E62" w:rsidRPr="00A5746B" w:rsidRDefault="00354E62" w:rsidP="002956A6">
            <w:pPr>
              <w:jc w:val="center"/>
              <w:rPr>
                <w:sz w:val="20"/>
                <w:szCs w:val="20"/>
              </w:rPr>
            </w:pPr>
            <w:r w:rsidRPr="00A5746B">
              <w:rPr>
                <w:sz w:val="20"/>
                <w:szCs w:val="20"/>
              </w:rPr>
              <w:t>Котельная (с.Никольское, ул. Центральная, 4)</w:t>
            </w:r>
          </w:p>
        </w:tc>
        <w:tc>
          <w:tcPr>
            <w:tcW w:w="487" w:type="pct"/>
            <w:shd w:val="clear" w:color="auto" w:fill="auto"/>
            <w:noWrap/>
            <w:vAlign w:val="center"/>
          </w:tcPr>
          <w:p w:rsidR="00354E62" w:rsidRPr="00A5746B" w:rsidRDefault="00354E62" w:rsidP="002956A6">
            <w:pPr>
              <w:jc w:val="center"/>
              <w:rPr>
                <w:sz w:val="20"/>
                <w:szCs w:val="20"/>
              </w:rPr>
            </w:pPr>
            <w:r w:rsidRPr="00A5746B">
              <w:rPr>
                <w:sz w:val="20"/>
                <w:szCs w:val="20"/>
              </w:rPr>
              <w:t>кг у.т./Гкал</w:t>
            </w:r>
          </w:p>
        </w:tc>
        <w:tc>
          <w:tcPr>
            <w:tcW w:w="333" w:type="pct"/>
            <w:shd w:val="clear" w:color="auto" w:fill="auto"/>
            <w:noWrap/>
            <w:vAlign w:val="center"/>
          </w:tcPr>
          <w:p w:rsidR="00354E62" w:rsidRPr="00A5746B" w:rsidRDefault="00354E62" w:rsidP="002956A6">
            <w:pPr>
              <w:jc w:val="center"/>
              <w:rPr>
                <w:sz w:val="22"/>
              </w:rPr>
            </w:pPr>
            <w:r w:rsidRPr="00A5746B">
              <w:rPr>
                <w:sz w:val="22"/>
              </w:rPr>
              <w:t>213,2</w:t>
            </w:r>
          </w:p>
        </w:tc>
        <w:tc>
          <w:tcPr>
            <w:tcW w:w="323" w:type="pct"/>
            <w:shd w:val="clear" w:color="auto" w:fill="auto"/>
            <w:noWrap/>
            <w:vAlign w:val="center"/>
          </w:tcPr>
          <w:p w:rsidR="00354E62" w:rsidRPr="00A5746B" w:rsidRDefault="00354E62" w:rsidP="002956A6">
            <w:pPr>
              <w:jc w:val="center"/>
              <w:rPr>
                <w:sz w:val="22"/>
              </w:rPr>
            </w:pPr>
            <w:r w:rsidRPr="00A5746B">
              <w:rPr>
                <w:sz w:val="22"/>
              </w:rPr>
              <w:t>286,7</w:t>
            </w:r>
          </w:p>
        </w:tc>
        <w:tc>
          <w:tcPr>
            <w:tcW w:w="342" w:type="pct"/>
            <w:shd w:val="clear" w:color="auto" w:fill="auto"/>
            <w:noWrap/>
            <w:vAlign w:val="center"/>
          </w:tcPr>
          <w:p w:rsidR="00354E62" w:rsidRPr="00A5746B" w:rsidRDefault="00354E62" w:rsidP="002956A6">
            <w:pPr>
              <w:jc w:val="center"/>
              <w:rPr>
                <w:sz w:val="22"/>
              </w:rPr>
            </w:pPr>
            <w:r w:rsidRPr="00A5746B">
              <w:rPr>
                <w:sz w:val="22"/>
              </w:rPr>
              <w:t>286,7</w:t>
            </w:r>
          </w:p>
        </w:tc>
        <w:tc>
          <w:tcPr>
            <w:tcW w:w="331" w:type="pct"/>
            <w:shd w:val="clear" w:color="auto" w:fill="auto"/>
            <w:noWrap/>
            <w:vAlign w:val="center"/>
          </w:tcPr>
          <w:p w:rsidR="00354E62" w:rsidRPr="00A5746B" w:rsidRDefault="00354E62" w:rsidP="002956A6">
            <w:pPr>
              <w:jc w:val="center"/>
              <w:rPr>
                <w:sz w:val="22"/>
              </w:rPr>
            </w:pPr>
            <w:r w:rsidRPr="00A5746B">
              <w:rPr>
                <w:sz w:val="22"/>
              </w:rPr>
              <w:t>286,7</w:t>
            </w:r>
          </w:p>
        </w:tc>
        <w:tc>
          <w:tcPr>
            <w:tcW w:w="331" w:type="pct"/>
            <w:shd w:val="clear" w:color="auto" w:fill="auto"/>
            <w:noWrap/>
            <w:vAlign w:val="center"/>
          </w:tcPr>
          <w:p w:rsidR="00354E62" w:rsidRPr="00A5746B" w:rsidRDefault="00354E62" w:rsidP="002956A6">
            <w:pPr>
              <w:jc w:val="center"/>
              <w:rPr>
                <w:sz w:val="22"/>
              </w:rPr>
            </w:pPr>
            <w:r w:rsidRPr="00A5746B">
              <w:rPr>
                <w:sz w:val="22"/>
              </w:rPr>
              <w:t>286,7</w:t>
            </w:r>
          </w:p>
        </w:tc>
        <w:tc>
          <w:tcPr>
            <w:tcW w:w="348" w:type="pct"/>
            <w:shd w:val="clear" w:color="auto" w:fill="auto"/>
            <w:vAlign w:val="center"/>
          </w:tcPr>
          <w:p w:rsidR="00354E62" w:rsidRPr="00A5746B" w:rsidRDefault="00354E62" w:rsidP="002956A6">
            <w:pPr>
              <w:jc w:val="center"/>
              <w:rPr>
                <w:sz w:val="22"/>
              </w:rPr>
            </w:pPr>
            <w:r w:rsidRPr="00A5746B">
              <w:rPr>
                <w:sz w:val="22"/>
              </w:rPr>
              <w:t>286,7</w:t>
            </w:r>
          </w:p>
        </w:tc>
        <w:tc>
          <w:tcPr>
            <w:tcW w:w="427" w:type="pct"/>
            <w:shd w:val="clear" w:color="auto" w:fill="auto"/>
            <w:vAlign w:val="center"/>
          </w:tcPr>
          <w:p w:rsidR="00354E62" w:rsidRPr="00A5746B" w:rsidRDefault="00354E62" w:rsidP="002956A6">
            <w:pPr>
              <w:jc w:val="center"/>
              <w:rPr>
                <w:sz w:val="22"/>
              </w:rPr>
            </w:pPr>
            <w:r w:rsidRPr="00A5746B">
              <w:rPr>
                <w:sz w:val="22"/>
              </w:rPr>
              <w:t>286,7</w:t>
            </w:r>
          </w:p>
        </w:tc>
        <w:tc>
          <w:tcPr>
            <w:tcW w:w="418" w:type="pct"/>
            <w:shd w:val="clear" w:color="auto" w:fill="auto"/>
            <w:vAlign w:val="center"/>
          </w:tcPr>
          <w:p w:rsidR="00354E62" w:rsidRPr="00A5746B" w:rsidRDefault="00354E62" w:rsidP="002956A6">
            <w:pPr>
              <w:jc w:val="center"/>
              <w:rPr>
                <w:sz w:val="22"/>
              </w:rPr>
            </w:pPr>
            <w:r w:rsidRPr="00A5746B">
              <w:rPr>
                <w:sz w:val="22"/>
              </w:rPr>
              <w:t>286,7</w:t>
            </w:r>
          </w:p>
        </w:tc>
      </w:tr>
      <w:tr w:rsidR="00354E62" w:rsidRPr="00A5746B" w:rsidTr="002956A6">
        <w:trPr>
          <w:cantSplit/>
        </w:trPr>
        <w:tc>
          <w:tcPr>
            <w:tcW w:w="273" w:type="pct"/>
            <w:vAlign w:val="bottom"/>
          </w:tcPr>
          <w:p w:rsidR="00354E62" w:rsidRPr="00F740F7" w:rsidRDefault="00354E62" w:rsidP="00F740F7">
            <w:pPr>
              <w:jc w:val="center"/>
              <w:rPr>
                <w:sz w:val="22"/>
              </w:rPr>
            </w:pPr>
            <w:r w:rsidRPr="00F740F7">
              <w:rPr>
                <w:sz w:val="22"/>
              </w:rPr>
              <w:t>3.17</w:t>
            </w:r>
          </w:p>
        </w:tc>
        <w:tc>
          <w:tcPr>
            <w:tcW w:w="1387" w:type="pct"/>
            <w:shd w:val="clear" w:color="auto" w:fill="auto"/>
            <w:noWrap/>
            <w:vAlign w:val="center"/>
          </w:tcPr>
          <w:p w:rsidR="00354E62" w:rsidRPr="00A5746B" w:rsidRDefault="00354E62" w:rsidP="002956A6">
            <w:pPr>
              <w:jc w:val="center"/>
              <w:rPr>
                <w:sz w:val="20"/>
                <w:szCs w:val="20"/>
              </w:rPr>
            </w:pPr>
            <w:r w:rsidRPr="00A5746B">
              <w:rPr>
                <w:sz w:val="20"/>
                <w:szCs w:val="20"/>
              </w:rPr>
              <w:t>Котельная (с.Елово, ул. Школьная, 11а)</w:t>
            </w:r>
          </w:p>
        </w:tc>
        <w:tc>
          <w:tcPr>
            <w:tcW w:w="487" w:type="pct"/>
            <w:shd w:val="clear" w:color="auto" w:fill="auto"/>
            <w:noWrap/>
            <w:vAlign w:val="center"/>
          </w:tcPr>
          <w:p w:rsidR="00354E62" w:rsidRPr="00A5746B" w:rsidRDefault="00354E62" w:rsidP="002956A6">
            <w:pPr>
              <w:jc w:val="center"/>
              <w:rPr>
                <w:sz w:val="20"/>
                <w:szCs w:val="20"/>
              </w:rPr>
            </w:pPr>
            <w:r w:rsidRPr="00A5746B">
              <w:rPr>
                <w:sz w:val="20"/>
                <w:szCs w:val="20"/>
              </w:rPr>
              <w:t>кг у.т./Гкал</w:t>
            </w:r>
          </w:p>
        </w:tc>
        <w:tc>
          <w:tcPr>
            <w:tcW w:w="333" w:type="pct"/>
            <w:shd w:val="clear" w:color="auto" w:fill="auto"/>
            <w:noWrap/>
            <w:vAlign w:val="center"/>
          </w:tcPr>
          <w:p w:rsidR="00354E62" w:rsidRPr="00A5746B" w:rsidRDefault="00354E62" w:rsidP="002956A6">
            <w:pPr>
              <w:jc w:val="center"/>
              <w:rPr>
                <w:sz w:val="22"/>
              </w:rPr>
            </w:pPr>
            <w:r w:rsidRPr="00A5746B">
              <w:rPr>
                <w:sz w:val="22"/>
              </w:rPr>
              <w:t>204,1</w:t>
            </w:r>
          </w:p>
        </w:tc>
        <w:tc>
          <w:tcPr>
            <w:tcW w:w="323" w:type="pct"/>
            <w:shd w:val="clear" w:color="auto" w:fill="auto"/>
            <w:noWrap/>
            <w:vAlign w:val="center"/>
          </w:tcPr>
          <w:p w:rsidR="00354E62" w:rsidRPr="00A5746B" w:rsidRDefault="00354E62" w:rsidP="002956A6">
            <w:pPr>
              <w:jc w:val="center"/>
              <w:rPr>
                <w:sz w:val="22"/>
              </w:rPr>
            </w:pPr>
            <w:r w:rsidRPr="00A5746B">
              <w:rPr>
                <w:sz w:val="22"/>
              </w:rPr>
              <w:t>286,7</w:t>
            </w:r>
          </w:p>
        </w:tc>
        <w:tc>
          <w:tcPr>
            <w:tcW w:w="342" w:type="pct"/>
            <w:shd w:val="clear" w:color="auto" w:fill="auto"/>
            <w:noWrap/>
            <w:vAlign w:val="center"/>
          </w:tcPr>
          <w:p w:rsidR="00354E62" w:rsidRPr="00A5746B" w:rsidRDefault="00354E62" w:rsidP="002956A6">
            <w:pPr>
              <w:jc w:val="center"/>
              <w:rPr>
                <w:sz w:val="22"/>
              </w:rPr>
            </w:pPr>
            <w:r w:rsidRPr="00A5746B">
              <w:rPr>
                <w:sz w:val="22"/>
              </w:rPr>
              <w:t>286,7</w:t>
            </w:r>
          </w:p>
        </w:tc>
        <w:tc>
          <w:tcPr>
            <w:tcW w:w="331" w:type="pct"/>
            <w:shd w:val="clear" w:color="auto" w:fill="auto"/>
            <w:noWrap/>
            <w:vAlign w:val="center"/>
          </w:tcPr>
          <w:p w:rsidR="00354E62" w:rsidRPr="00A5746B" w:rsidRDefault="00354E62" w:rsidP="002956A6">
            <w:pPr>
              <w:jc w:val="center"/>
              <w:rPr>
                <w:sz w:val="22"/>
              </w:rPr>
            </w:pPr>
            <w:r w:rsidRPr="00A5746B">
              <w:rPr>
                <w:sz w:val="22"/>
              </w:rPr>
              <w:t>286,7</w:t>
            </w:r>
          </w:p>
        </w:tc>
        <w:tc>
          <w:tcPr>
            <w:tcW w:w="331" w:type="pct"/>
            <w:shd w:val="clear" w:color="auto" w:fill="auto"/>
            <w:noWrap/>
            <w:vAlign w:val="center"/>
          </w:tcPr>
          <w:p w:rsidR="00354E62" w:rsidRPr="00A5746B" w:rsidRDefault="00354E62" w:rsidP="002956A6">
            <w:pPr>
              <w:jc w:val="center"/>
              <w:rPr>
                <w:sz w:val="22"/>
              </w:rPr>
            </w:pPr>
            <w:r w:rsidRPr="00A5746B">
              <w:rPr>
                <w:sz w:val="22"/>
              </w:rPr>
              <w:t>286,7</w:t>
            </w:r>
          </w:p>
        </w:tc>
        <w:tc>
          <w:tcPr>
            <w:tcW w:w="348" w:type="pct"/>
            <w:shd w:val="clear" w:color="auto" w:fill="auto"/>
            <w:vAlign w:val="center"/>
          </w:tcPr>
          <w:p w:rsidR="00354E62" w:rsidRPr="00A5746B" w:rsidRDefault="00354E62" w:rsidP="002956A6">
            <w:pPr>
              <w:jc w:val="center"/>
              <w:rPr>
                <w:sz w:val="22"/>
              </w:rPr>
            </w:pPr>
            <w:r w:rsidRPr="00A5746B">
              <w:rPr>
                <w:sz w:val="22"/>
              </w:rPr>
              <w:t>286,7</w:t>
            </w:r>
          </w:p>
        </w:tc>
        <w:tc>
          <w:tcPr>
            <w:tcW w:w="427" w:type="pct"/>
            <w:shd w:val="clear" w:color="auto" w:fill="auto"/>
            <w:vAlign w:val="center"/>
          </w:tcPr>
          <w:p w:rsidR="00354E62" w:rsidRPr="00A5746B" w:rsidRDefault="00354E62" w:rsidP="002956A6">
            <w:pPr>
              <w:jc w:val="center"/>
              <w:rPr>
                <w:sz w:val="22"/>
              </w:rPr>
            </w:pPr>
            <w:r w:rsidRPr="00A5746B">
              <w:rPr>
                <w:sz w:val="22"/>
              </w:rPr>
              <w:t>286,7</w:t>
            </w:r>
          </w:p>
        </w:tc>
        <w:tc>
          <w:tcPr>
            <w:tcW w:w="418" w:type="pct"/>
            <w:shd w:val="clear" w:color="auto" w:fill="auto"/>
            <w:vAlign w:val="center"/>
          </w:tcPr>
          <w:p w:rsidR="00354E62" w:rsidRPr="00A5746B" w:rsidRDefault="00354E62" w:rsidP="002956A6">
            <w:pPr>
              <w:jc w:val="center"/>
              <w:rPr>
                <w:sz w:val="22"/>
              </w:rPr>
            </w:pPr>
            <w:r w:rsidRPr="00A5746B">
              <w:rPr>
                <w:sz w:val="22"/>
              </w:rPr>
              <w:t>286,7</w:t>
            </w:r>
          </w:p>
        </w:tc>
      </w:tr>
      <w:tr w:rsidR="00354E62" w:rsidRPr="00A5746B" w:rsidTr="002956A6">
        <w:trPr>
          <w:cantSplit/>
        </w:trPr>
        <w:tc>
          <w:tcPr>
            <w:tcW w:w="273" w:type="pct"/>
            <w:vAlign w:val="bottom"/>
          </w:tcPr>
          <w:p w:rsidR="00354E62" w:rsidRPr="00F740F7" w:rsidRDefault="00354E62" w:rsidP="00F740F7">
            <w:pPr>
              <w:jc w:val="center"/>
              <w:rPr>
                <w:sz w:val="22"/>
              </w:rPr>
            </w:pPr>
            <w:r w:rsidRPr="00F740F7">
              <w:rPr>
                <w:sz w:val="22"/>
              </w:rPr>
              <w:t>3.18</w:t>
            </w:r>
          </w:p>
        </w:tc>
        <w:tc>
          <w:tcPr>
            <w:tcW w:w="1387" w:type="pct"/>
            <w:shd w:val="clear" w:color="auto" w:fill="auto"/>
            <w:noWrap/>
            <w:vAlign w:val="center"/>
          </w:tcPr>
          <w:p w:rsidR="00354E62" w:rsidRPr="00A5746B" w:rsidRDefault="00354E62" w:rsidP="002956A6">
            <w:pPr>
              <w:jc w:val="center"/>
              <w:rPr>
                <w:sz w:val="20"/>
                <w:szCs w:val="20"/>
              </w:rPr>
            </w:pPr>
            <w:r w:rsidRPr="00A5746B">
              <w:rPr>
                <w:sz w:val="20"/>
                <w:szCs w:val="20"/>
              </w:rPr>
              <w:t>Котельная (п.Яр, ул. Пролетарская, 14)</w:t>
            </w:r>
          </w:p>
        </w:tc>
        <w:tc>
          <w:tcPr>
            <w:tcW w:w="487" w:type="pct"/>
            <w:shd w:val="clear" w:color="auto" w:fill="auto"/>
            <w:noWrap/>
            <w:vAlign w:val="center"/>
          </w:tcPr>
          <w:p w:rsidR="00354E62" w:rsidRPr="00A5746B" w:rsidRDefault="00354E62" w:rsidP="002956A6">
            <w:pPr>
              <w:jc w:val="center"/>
              <w:rPr>
                <w:sz w:val="20"/>
                <w:szCs w:val="20"/>
              </w:rPr>
            </w:pPr>
            <w:r w:rsidRPr="00A5746B">
              <w:rPr>
                <w:sz w:val="20"/>
                <w:szCs w:val="20"/>
              </w:rPr>
              <w:t>кг у.т./Гкал</w:t>
            </w:r>
          </w:p>
        </w:tc>
        <w:tc>
          <w:tcPr>
            <w:tcW w:w="333" w:type="pct"/>
            <w:shd w:val="clear" w:color="auto" w:fill="auto"/>
            <w:noWrap/>
            <w:vAlign w:val="center"/>
          </w:tcPr>
          <w:p w:rsidR="00354E62" w:rsidRPr="00A5746B" w:rsidRDefault="00354E62" w:rsidP="002956A6">
            <w:pPr>
              <w:jc w:val="center"/>
              <w:rPr>
                <w:sz w:val="22"/>
              </w:rPr>
            </w:pPr>
            <w:r w:rsidRPr="00A5746B">
              <w:rPr>
                <w:sz w:val="22"/>
              </w:rPr>
              <w:t>204,1</w:t>
            </w:r>
          </w:p>
        </w:tc>
        <w:tc>
          <w:tcPr>
            <w:tcW w:w="323" w:type="pct"/>
            <w:shd w:val="clear" w:color="auto" w:fill="auto"/>
            <w:noWrap/>
            <w:vAlign w:val="center"/>
          </w:tcPr>
          <w:p w:rsidR="00354E62" w:rsidRPr="00A5746B" w:rsidRDefault="00354E62" w:rsidP="002956A6">
            <w:pPr>
              <w:jc w:val="center"/>
              <w:rPr>
                <w:sz w:val="22"/>
              </w:rPr>
            </w:pPr>
            <w:r w:rsidRPr="00A5746B">
              <w:rPr>
                <w:sz w:val="22"/>
              </w:rPr>
              <w:t>286,7</w:t>
            </w:r>
          </w:p>
        </w:tc>
        <w:tc>
          <w:tcPr>
            <w:tcW w:w="342" w:type="pct"/>
            <w:shd w:val="clear" w:color="auto" w:fill="auto"/>
            <w:noWrap/>
            <w:vAlign w:val="center"/>
          </w:tcPr>
          <w:p w:rsidR="00354E62" w:rsidRPr="00A5746B" w:rsidRDefault="00354E62" w:rsidP="002956A6">
            <w:pPr>
              <w:jc w:val="center"/>
              <w:rPr>
                <w:sz w:val="22"/>
              </w:rPr>
            </w:pPr>
            <w:r w:rsidRPr="00A5746B">
              <w:rPr>
                <w:sz w:val="22"/>
              </w:rPr>
              <w:t>286,7</w:t>
            </w:r>
          </w:p>
        </w:tc>
        <w:tc>
          <w:tcPr>
            <w:tcW w:w="331" w:type="pct"/>
            <w:shd w:val="clear" w:color="auto" w:fill="auto"/>
            <w:noWrap/>
            <w:vAlign w:val="center"/>
          </w:tcPr>
          <w:p w:rsidR="00354E62" w:rsidRPr="00A5746B" w:rsidRDefault="00354E62" w:rsidP="002956A6">
            <w:pPr>
              <w:jc w:val="center"/>
              <w:rPr>
                <w:sz w:val="22"/>
              </w:rPr>
            </w:pPr>
            <w:r w:rsidRPr="00A5746B">
              <w:rPr>
                <w:sz w:val="22"/>
              </w:rPr>
              <w:t>286,7</w:t>
            </w:r>
          </w:p>
        </w:tc>
        <w:tc>
          <w:tcPr>
            <w:tcW w:w="331" w:type="pct"/>
            <w:shd w:val="clear" w:color="auto" w:fill="auto"/>
            <w:noWrap/>
            <w:vAlign w:val="center"/>
          </w:tcPr>
          <w:p w:rsidR="00354E62" w:rsidRPr="00A5746B" w:rsidRDefault="00354E62" w:rsidP="002956A6">
            <w:pPr>
              <w:jc w:val="center"/>
              <w:rPr>
                <w:sz w:val="22"/>
              </w:rPr>
            </w:pPr>
            <w:r w:rsidRPr="00A5746B">
              <w:rPr>
                <w:sz w:val="22"/>
              </w:rPr>
              <w:t>286,7</w:t>
            </w:r>
          </w:p>
        </w:tc>
        <w:tc>
          <w:tcPr>
            <w:tcW w:w="348" w:type="pct"/>
            <w:shd w:val="clear" w:color="auto" w:fill="auto"/>
            <w:vAlign w:val="center"/>
          </w:tcPr>
          <w:p w:rsidR="00354E62" w:rsidRPr="00A5746B" w:rsidRDefault="00354E62" w:rsidP="002956A6">
            <w:pPr>
              <w:jc w:val="center"/>
              <w:rPr>
                <w:sz w:val="22"/>
              </w:rPr>
            </w:pPr>
            <w:r w:rsidRPr="00A5746B">
              <w:rPr>
                <w:sz w:val="22"/>
              </w:rPr>
              <w:t>286,7</w:t>
            </w:r>
          </w:p>
        </w:tc>
        <w:tc>
          <w:tcPr>
            <w:tcW w:w="427" w:type="pct"/>
            <w:shd w:val="clear" w:color="auto" w:fill="auto"/>
            <w:vAlign w:val="center"/>
          </w:tcPr>
          <w:p w:rsidR="00354E62" w:rsidRPr="00A5746B" w:rsidRDefault="00354E62" w:rsidP="002956A6">
            <w:pPr>
              <w:jc w:val="center"/>
              <w:rPr>
                <w:sz w:val="22"/>
              </w:rPr>
            </w:pPr>
            <w:r w:rsidRPr="00A5746B">
              <w:rPr>
                <w:sz w:val="22"/>
              </w:rPr>
              <w:t>286,7</w:t>
            </w:r>
          </w:p>
        </w:tc>
        <w:tc>
          <w:tcPr>
            <w:tcW w:w="418" w:type="pct"/>
            <w:shd w:val="clear" w:color="auto" w:fill="auto"/>
            <w:vAlign w:val="center"/>
          </w:tcPr>
          <w:p w:rsidR="00354E62" w:rsidRPr="00A5746B" w:rsidRDefault="00354E62" w:rsidP="002956A6">
            <w:pPr>
              <w:jc w:val="center"/>
              <w:rPr>
                <w:sz w:val="22"/>
              </w:rPr>
            </w:pPr>
            <w:r w:rsidRPr="00A5746B">
              <w:rPr>
                <w:sz w:val="22"/>
              </w:rPr>
              <w:t>286,7</w:t>
            </w:r>
          </w:p>
        </w:tc>
      </w:tr>
      <w:tr w:rsidR="00354E62" w:rsidRPr="00A5746B" w:rsidTr="002956A6">
        <w:trPr>
          <w:cantSplit/>
        </w:trPr>
        <w:tc>
          <w:tcPr>
            <w:tcW w:w="273" w:type="pct"/>
            <w:vAlign w:val="bottom"/>
          </w:tcPr>
          <w:p w:rsidR="00354E62" w:rsidRPr="00F740F7" w:rsidRDefault="00354E62" w:rsidP="00F740F7">
            <w:pPr>
              <w:jc w:val="center"/>
              <w:rPr>
                <w:sz w:val="22"/>
              </w:rPr>
            </w:pPr>
            <w:r w:rsidRPr="00F740F7">
              <w:rPr>
                <w:sz w:val="22"/>
              </w:rPr>
              <w:t>3.19</w:t>
            </w:r>
          </w:p>
        </w:tc>
        <w:tc>
          <w:tcPr>
            <w:tcW w:w="1387" w:type="pct"/>
            <w:shd w:val="clear" w:color="auto" w:fill="auto"/>
            <w:noWrap/>
            <w:vAlign w:val="center"/>
          </w:tcPr>
          <w:p w:rsidR="00354E62" w:rsidRPr="00A5746B" w:rsidRDefault="00354E62" w:rsidP="002956A6">
            <w:pPr>
              <w:jc w:val="center"/>
              <w:rPr>
                <w:sz w:val="20"/>
                <w:szCs w:val="20"/>
              </w:rPr>
            </w:pPr>
            <w:r w:rsidRPr="00A5746B">
              <w:rPr>
                <w:sz w:val="20"/>
                <w:szCs w:val="20"/>
              </w:rPr>
              <w:t>Котельная (п. Яр, пер. Яр-пост, 1-1а)</w:t>
            </w:r>
          </w:p>
        </w:tc>
        <w:tc>
          <w:tcPr>
            <w:tcW w:w="487" w:type="pct"/>
            <w:shd w:val="clear" w:color="auto" w:fill="auto"/>
            <w:noWrap/>
            <w:vAlign w:val="center"/>
          </w:tcPr>
          <w:p w:rsidR="00354E62" w:rsidRPr="00A5746B" w:rsidRDefault="00354E62" w:rsidP="002956A6">
            <w:pPr>
              <w:jc w:val="center"/>
              <w:rPr>
                <w:sz w:val="20"/>
                <w:szCs w:val="20"/>
              </w:rPr>
            </w:pPr>
            <w:r w:rsidRPr="00A5746B">
              <w:rPr>
                <w:sz w:val="20"/>
                <w:szCs w:val="20"/>
              </w:rPr>
              <w:t>кг у.т./Гкал</w:t>
            </w:r>
          </w:p>
        </w:tc>
        <w:tc>
          <w:tcPr>
            <w:tcW w:w="333" w:type="pct"/>
            <w:shd w:val="clear" w:color="auto" w:fill="auto"/>
            <w:noWrap/>
            <w:vAlign w:val="center"/>
          </w:tcPr>
          <w:p w:rsidR="00354E62" w:rsidRPr="00A5746B" w:rsidRDefault="00354E62" w:rsidP="002956A6">
            <w:pPr>
              <w:jc w:val="center"/>
              <w:rPr>
                <w:sz w:val="22"/>
              </w:rPr>
            </w:pPr>
            <w:r w:rsidRPr="00A5746B">
              <w:rPr>
                <w:sz w:val="22"/>
              </w:rPr>
              <w:t>242,0</w:t>
            </w:r>
          </w:p>
        </w:tc>
        <w:tc>
          <w:tcPr>
            <w:tcW w:w="323" w:type="pct"/>
            <w:shd w:val="clear" w:color="auto" w:fill="auto"/>
            <w:noWrap/>
            <w:vAlign w:val="center"/>
          </w:tcPr>
          <w:p w:rsidR="00354E62" w:rsidRPr="00A5746B" w:rsidRDefault="00354E62" w:rsidP="002956A6">
            <w:pPr>
              <w:jc w:val="center"/>
              <w:rPr>
                <w:sz w:val="22"/>
              </w:rPr>
            </w:pPr>
            <w:r w:rsidRPr="00A5746B">
              <w:rPr>
                <w:sz w:val="22"/>
              </w:rPr>
              <w:t>254,0</w:t>
            </w:r>
          </w:p>
        </w:tc>
        <w:tc>
          <w:tcPr>
            <w:tcW w:w="342" w:type="pct"/>
            <w:shd w:val="clear" w:color="auto" w:fill="auto"/>
            <w:noWrap/>
            <w:vAlign w:val="center"/>
          </w:tcPr>
          <w:p w:rsidR="00354E62" w:rsidRPr="00A5746B" w:rsidRDefault="00354E62" w:rsidP="002956A6">
            <w:pPr>
              <w:jc w:val="center"/>
              <w:rPr>
                <w:sz w:val="22"/>
              </w:rPr>
            </w:pPr>
            <w:r w:rsidRPr="00A5746B">
              <w:rPr>
                <w:sz w:val="22"/>
              </w:rPr>
              <w:t>254,0</w:t>
            </w:r>
          </w:p>
        </w:tc>
        <w:tc>
          <w:tcPr>
            <w:tcW w:w="331" w:type="pct"/>
            <w:shd w:val="clear" w:color="auto" w:fill="auto"/>
            <w:noWrap/>
            <w:vAlign w:val="center"/>
          </w:tcPr>
          <w:p w:rsidR="00354E62" w:rsidRPr="00A5746B" w:rsidRDefault="00354E62" w:rsidP="002956A6">
            <w:pPr>
              <w:jc w:val="center"/>
              <w:rPr>
                <w:sz w:val="22"/>
              </w:rPr>
            </w:pPr>
            <w:r w:rsidRPr="00A5746B">
              <w:rPr>
                <w:sz w:val="22"/>
              </w:rPr>
              <w:t>254,0</w:t>
            </w:r>
          </w:p>
        </w:tc>
        <w:tc>
          <w:tcPr>
            <w:tcW w:w="331" w:type="pct"/>
            <w:shd w:val="clear" w:color="auto" w:fill="auto"/>
            <w:noWrap/>
            <w:vAlign w:val="center"/>
          </w:tcPr>
          <w:p w:rsidR="00354E62" w:rsidRPr="00A5746B" w:rsidRDefault="00354E62" w:rsidP="002956A6">
            <w:pPr>
              <w:jc w:val="center"/>
              <w:rPr>
                <w:sz w:val="22"/>
              </w:rPr>
            </w:pPr>
            <w:r w:rsidRPr="00A5746B">
              <w:rPr>
                <w:sz w:val="22"/>
              </w:rPr>
              <w:t>254,0</w:t>
            </w:r>
          </w:p>
        </w:tc>
        <w:tc>
          <w:tcPr>
            <w:tcW w:w="348" w:type="pct"/>
            <w:shd w:val="clear" w:color="auto" w:fill="auto"/>
            <w:vAlign w:val="center"/>
          </w:tcPr>
          <w:p w:rsidR="00354E62" w:rsidRPr="00A5746B" w:rsidRDefault="00354E62" w:rsidP="002956A6">
            <w:pPr>
              <w:jc w:val="center"/>
              <w:rPr>
                <w:sz w:val="22"/>
              </w:rPr>
            </w:pPr>
            <w:r w:rsidRPr="00A5746B">
              <w:rPr>
                <w:sz w:val="22"/>
              </w:rPr>
              <w:t>254,0</w:t>
            </w:r>
          </w:p>
        </w:tc>
        <w:tc>
          <w:tcPr>
            <w:tcW w:w="427" w:type="pct"/>
            <w:shd w:val="clear" w:color="auto" w:fill="auto"/>
            <w:vAlign w:val="center"/>
          </w:tcPr>
          <w:p w:rsidR="00354E62" w:rsidRPr="00A5746B" w:rsidRDefault="00354E62" w:rsidP="002956A6">
            <w:pPr>
              <w:jc w:val="center"/>
              <w:rPr>
                <w:sz w:val="22"/>
              </w:rPr>
            </w:pPr>
            <w:r w:rsidRPr="00A5746B">
              <w:rPr>
                <w:sz w:val="22"/>
              </w:rPr>
              <w:t>254,0</w:t>
            </w:r>
          </w:p>
        </w:tc>
        <w:tc>
          <w:tcPr>
            <w:tcW w:w="418" w:type="pct"/>
            <w:shd w:val="clear" w:color="auto" w:fill="auto"/>
            <w:vAlign w:val="center"/>
          </w:tcPr>
          <w:p w:rsidR="00354E62" w:rsidRPr="00A5746B" w:rsidRDefault="00354E62" w:rsidP="002956A6">
            <w:pPr>
              <w:jc w:val="center"/>
              <w:rPr>
                <w:sz w:val="22"/>
              </w:rPr>
            </w:pPr>
            <w:r w:rsidRPr="00A5746B">
              <w:rPr>
                <w:sz w:val="22"/>
              </w:rPr>
              <w:t>254,0</w:t>
            </w:r>
          </w:p>
        </w:tc>
      </w:tr>
      <w:tr w:rsidR="00354E62" w:rsidRPr="00A5746B" w:rsidTr="002956A6">
        <w:trPr>
          <w:cantSplit/>
        </w:trPr>
        <w:tc>
          <w:tcPr>
            <w:tcW w:w="273" w:type="pct"/>
            <w:vAlign w:val="bottom"/>
          </w:tcPr>
          <w:p w:rsidR="00354E62" w:rsidRPr="00F740F7" w:rsidRDefault="00354E62" w:rsidP="00F740F7">
            <w:pPr>
              <w:jc w:val="center"/>
              <w:rPr>
                <w:sz w:val="22"/>
              </w:rPr>
            </w:pPr>
            <w:r w:rsidRPr="00F740F7">
              <w:rPr>
                <w:sz w:val="22"/>
              </w:rPr>
              <w:t>4</w:t>
            </w:r>
          </w:p>
        </w:tc>
        <w:tc>
          <w:tcPr>
            <w:tcW w:w="1387" w:type="pct"/>
            <w:shd w:val="clear" w:color="auto" w:fill="auto"/>
            <w:noWrap/>
            <w:vAlign w:val="center"/>
          </w:tcPr>
          <w:p w:rsidR="00354E62" w:rsidRPr="00A5746B" w:rsidRDefault="00354E62" w:rsidP="002956A6">
            <w:pPr>
              <w:jc w:val="center"/>
              <w:rPr>
                <w:sz w:val="20"/>
                <w:szCs w:val="20"/>
              </w:rPr>
            </w:pPr>
            <w:r w:rsidRPr="00A5746B">
              <w:rPr>
                <w:sz w:val="20"/>
                <w:szCs w:val="20"/>
              </w:rPr>
              <w:t>Отношение величины технологических п</w:t>
            </w:r>
            <w:r w:rsidRPr="00A5746B">
              <w:rPr>
                <w:sz w:val="20"/>
                <w:szCs w:val="20"/>
              </w:rPr>
              <w:t>о</w:t>
            </w:r>
            <w:r w:rsidRPr="00A5746B">
              <w:rPr>
                <w:sz w:val="20"/>
                <w:szCs w:val="20"/>
              </w:rPr>
              <w:t>терь тепловой энергии к материальной хара</w:t>
            </w:r>
            <w:r w:rsidRPr="00A5746B">
              <w:rPr>
                <w:sz w:val="20"/>
                <w:szCs w:val="20"/>
              </w:rPr>
              <w:t>к</w:t>
            </w:r>
            <w:r w:rsidRPr="00A5746B">
              <w:rPr>
                <w:sz w:val="20"/>
                <w:szCs w:val="20"/>
              </w:rPr>
              <w:t>теристике тепловой сети</w:t>
            </w:r>
          </w:p>
        </w:tc>
        <w:tc>
          <w:tcPr>
            <w:tcW w:w="487" w:type="pct"/>
            <w:shd w:val="clear" w:color="auto" w:fill="auto"/>
            <w:noWrap/>
            <w:vAlign w:val="center"/>
          </w:tcPr>
          <w:p w:rsidR="00354E62" w:rsidRPr="00A5746B" w:rsidRDefault="00354E62" w:rsidP="002956A6">
            <w:pPr>
              <w:jc w:val="center"/>
              <w:rPr>
                <w:sz w:val="22"/>
              </w:rPr>
            </w:pPr>
            <w:r w:rsidRPr="00A5746B">
              <w:rPr>
                <w:sz w:val="22"/>
              </w:rPr>
              <w:t> </w:t>
            </w:r>
          </w:p>
        </w:tc>
        <w:tc>
          <w:tcPr>
            <w:tcW w:w="333" w:type="pct"/>
            <w:shd w:val="clear" w:color="auto" w:fill="auto"/>
            <w:noWrap/>
            <w:vAlign w:val="center"/>
          </w:tcPr>
          <w:p w:rsidR="00354E62" w:rsidRPr="00A5746B" w:rsidRDefault="00354E62" w:rsidP="002956A6">
            <w:pPr>
              <w:jc w:val="center"/>
              <w:rPr>
                <w:sz w:val="22"/>
              </w:rPr>
            </w:pPr>
            <w:r w:rsidRPr="00A5746B">
              <w:rPr>
                <w:sz w:val="22"/>
              </w:rPr>
              <w:t> </w:t>
            </w:r>
          </w:p>
        </w:tc>
        <w:tc>
          <w:tcPr>
            <w:tcW w:w="323" w:type="pct"/>
            <w:shd w:val="clear" w:color="auto" w:fill="auto"/>
            <w:noWrap/>
            <w:vAlign w:val="center"/>
          </w:tcPr>
          <w:p w:rsidR="00354E62" w:rsidRPr="00A5746B" w:rsidRDefault="00354E62" w:rsidP="002956A6">
            <w:pPr>
              <w:jc w:val="center"/>
              <w:rPr>
                <w:sz w:val="22"/>
              </w:rPr>
            </w:pPr>
            <w:r w:rsidRPr="00A5746B">
              <w:rPr>
                <w:sz w:val="22"/>
              </w:rPr>
              <w:t> </w:t>
            </w:r>
          </w:p>
        </w:tc>
        <w:tc>
          <w:tcPr>
            <w:tcW w:w="342" w:type="pct"/>
            <w:shd w:val="clear" w:color="auto" w:fill="auto"/>
            <w:noWrap/>
            <w:vAlign w:val="center"/>
          </w:tcPr>
          <w:p w:rsidR="00354E62" w:rsidRPr="00A5746B" w:rsidRDefault="00354E62" w:rsidP="002956A6">
            <w:pPr>
              <w:jc w:val="center"/>
              <w:rPr>
                <w:sz w:val="22"/>
              </w:rPr>
            </w:pPr>
            <w:r w:rsidRPr="00A5746B">
              <w:rPr>
                <w:sz w:val="22"/>
              </w:rPr>
              <w:t> </w:t>
            </w:r>
          </w:p>
        </w:tc>
        <w:tc>
          <w:tcPr>
            <w:tcW w:w="331" w:type="pct"/>
            <w:shd w:val="clear" w:color="auto" w:fill="auto"/>
            <w:noWrap/>
            <w:vAlign w:val="center"/>
          </w:tcPr>
          <w:p w:rsidR="00354E62" w:rsidRPr="00A5746B" w:rsidRDefault="00354E62" w:rsidP="002956A6">
            <w:pPr>
              <w:jc w:val="center"/>
              <w:rPr>
                <w:sz w:val="22"/>
              </w:rPr>
            </w:pPr>
            <w:r w:rsidRPr="00A5746B">
              <w:rPr>
                <w:sz w:val="22"/>
              </w:rPr>
              <w:t> </w:t>
            </w:r>
          </w:p>
        </w:tc>
        <w:tc>
          <w:tcPr>
            <w:tcW w:w="331" w:type="pct"/>
            <w:shd w:val="clear" w:color="auto" w:fill="auto"/>
            <w:noWrap/>
            <w:vAlign w:val="center"/>
          </w:tcPr>
          <w:p w:rsidR="00354E62" w:rsidRPr="00A5746B" w:rsidRDefault="00354E62" w:rsidP="002956A6">
            <w:pPr>
              <w:jc w:val="center"/>
              <w:rPr>
                <w:sz w:val="22"/>
              </w:rPr>
            </w:pPr>
            <w:r w:rsidRPr="00A5746B">
              <w:rPr>
                <w:sz w:val="22"/>
              </w:rPr>
              <w:t> </w:t>
            </w:r>
          </w:p>
        </w:tc>
        <w:tc>
          <w:tcPr>
            <w:tcW w:w="348" w:type="pct"/>
            <w:shd w:val="clear" w:color="auto" w:fill="auto"/>
            <w:vAlign w:val="center"/>
          </w:tcPr>
          <w:p w:rsidR="00354E62" w:rsidRPr="00A5746B" w:rsidRDefault="00354E62" w:rsidP="002956A6">
            <w:pPr>
              <w:jc w:val="center"/>
              <w:rPr>
                <w:sz w:val="22"/>
              </w:rPr>
            </w:pPr>
            <w:r w:rsidRPr="00A5746B">
              <w:rPr>
                <w:sz w:val="22"/>
              </w:rPr>
              <w:t> </w:t>
            </w:r>
          </w:p>
        </w:tc>
        <w:tc>
          <w:tcPr>
            <w:tcW w:w="427" w:type="pct"/>
            <w:shd w:val="clear" w:color="auto" w:fill="auto"/>
            <w:vAlign w:val="center"/>
          </w:tcPr>
          <w:p w:rsidR="00354E62" w:rsidRPr="00A5746B" w:rsidRDefault="00354E62" w:rsidP="002956A6">
            <w:pPr>
              <w:jc w:val="center"/>
              <w:rPr>
                <w:sz w:val="22"/>
              </w:rPr>
            </w:pPr>
            <w:r w:rsidRPr="00A5746B">
              <w:rPr>
                <w:sz w:val="22"/>
              </w:rPr>
              <w:t> </w:t>
            </w:r>
          </w:p>
        </w:tc>
        <w:tc>
          <w:tcPr>
            <w:tcW w:w="418" w:type="pct"/>
            <w:shd w:val="clear" w:color="auto" w:fill="auto"/>
            <w:vAlign w:val="center"/>
          </w:tcPr>
          <w:p w:rsidR="00354E62" w:rsidRPr="00A5746B" w:rsidRDefault="00354E62" w:rsidP="002956A6">
            <w:pPr>
              <w:jc w:val="center"/>
              <w:rPr>
                <w:sz w:val="22"/>
              </w:rPr>
            </w:pPr>
            <w:r w:rsidRPr="00A5746B">
              <w:rPr>
                <w:sz w:val="22"/>
              </w:rPr>
              <w:t> </w:t>
            </w:r>
          </w:p>
        </w:tc>
      </w:tr>
      <w:tr w:rsidR="00354E62" w:rsidRPr="00A5746B" w:rsidTr="002956A6">
        <w:trPr>
          <w:cantSplit/>
        </w:trPr>
        <w:tc>
          <w:tcPr>
            <w:tcW w:w="273" w:type="pct"/>
            <w:vAlign w:val="bottom"/>
          </w:tcPr>
          <w:p w:rsidR="00354E62" w:rsidRPr="00F740F7" w:rsidRDefault="00354E62" w:rsidP="00F740F7">
            <w:pPr>
              <w:jc w:val="center"/>
              <w:rPr>
                <w:sz w:val="22"/>
              </w:rPr>
            </w:pPr>
            <w:r w:rsidRPr="00F740F7">
              <w:rPr>
                <w:sz w:val="22"/>
              </w:rPr>
              <w:t>4.1</w:t>
            </w:r>
          </w:p>
        </w:tc>
        <w:tc>
          <w:tcPr>
            <w:tcW w:w="1387" w:type="pct"/>
            <w:shd w:val="clear" w:color="auto" w:fill="auto"/>
            <w:noWrap/>
            <w:vAlign w:val="center"/>
          </w:tcPr>
          <w:p w:rsidR="00354E62" w:rsidRPr="00A5746B" w:rsidRDefault="00354E62" w:rsidP="002956A6">
            <w:pPr>
              <w:jc w:val="center"/>
              <w:rPr>
                <w:sz w:val="20"/>
                <w:szCs w:val="20"/>
              </w:rPr>
            </w:pPr>
            <w:r w:rsidRPr="00A5746B">
              <w:rPr>
                <w:sz w:val="20"/>
                <w:szCs w:val="20"/>
              </w:rPr>
              <w:t>Котельная (п. Яр, ул. Школьная, 6а)</w:t>
            </w:r>
          </w:p>
        </w:tc>
        <w:tc>
          <w:tcPr>
            <w:tcW w:w="487" w:type="pct"/>
            <w:shd w:val="clear" w:color="auto" w:fill="auto"/>
            <w:noWrap/>
            <w:vAlign w:val="center"/>
          </w:tcPr>
          <w:p w:rsidR="00354E62" w:rsidRPr="00A5746B" w:rsidRDefault="00354E62" w:rsidP="002956A6">
            <w:pPr>
              <w:jc w:val="center"/>
              <w:rPr>
                <w:sz w:val="20"/>
                <w:szCs w:val="20"/>
              </w:rPr>
            </w:pPr>
            <w:r w:rsidRPr="00A5746B">
              <w:rPr>
                <w:sz w:val="20"/>
                <w:szCs w:val="20"/>
              </w:rPr>
              <w:t>Гкал/м.кв</w:t>
            </w:r>
          </w:p>
        </w:tc>
        <w:tc>
          <w:tcPr>
            <w:tcW w:w="333" w:type="pct"/>
            <w:shd w:val="clear" w:color="auto" w:fill="auto"/>
            <w:noWrap/>
            <w:vAlign w:val="center"/>
          </w:tcPr>
          <w:p w:rsidR="00354E62" w:rsidRPr="00A5746B" w:rsidRDefault="00354E62" w:rsidP="002956A6">
            <w:pPr>
              <w:jc w:val="center"/>
              <w:rPr>
                <w:sz w:val="22"/>
              </w:rPr>
            </w:pPr>
            <w:r w:rsidRPr="00A5746B">
              <w:rPr>
                <w:sz w:val="22"/>
              </w:rPr>
              <w:t>1,352</w:t>
            </w:r>
          </w:p>
        </w:tc>
        <w:tc>
          <w:tcPr>
            <w:tcW w:w="323" w:type="pct"/>
            <w:shd w:val="clear" w:color="auto" w:fill="auto"/>
            <w:noWrap/>
            <w:vAlign w:val="center"/>
          </w:tcPr>
          <w:p w:rsidR="00354E62" w:rsidRPr="00A5746B" w:rsidRDefault="00354E62" w:rsidP="002956A6">
            <w:pPr>
              <w:jc w:val="center"/>
              <w:rPr>
                <w:sz w:val="22"/>
              </w:rPr>
            </w:pPr>
            <w:r w:rsidRPr="00A5746B">
              <w:rPr>
                <w:sz w:val="22"/>
              </w:rPr>
              <w:t>1,352</w:t>
            </w:r>
          </w:p>
        </w:tc>
        <w:tc>
          <w:tcPr>
            <w:tcW w:w="342" w:type="pct"/>
            <w:shd w:val="clear" w:color="auto" w:fill="auto"/>
            <w:noWrap/>
            <w:vAlign w:val="center"/>
          </w:tcPr>
          <w:p w:rsidR="00354E62" w:rsidRPr="00A5746B" w:rsidRDefault="00354E62" w:rsidP="002956A6">
            <w:pPr>
              <w:jc w:val="center"/>
              <w:rPr>
                <w:sz w:val="22"/>
              </w:rPr>
            </w:pPr>
            <w:r w:rsidRPr="00A5746B">
              <w:rPr>
                <w:sz w:val="22"/>
              </w:rPr>
              <w:t>1,352</w:t>
            </w:r>
          </w:p>
        </w:tc>
        <w:tc>
          <w:tcPr>
            <w:tcW w:w="331" w:type="pct"/>
            <w:shd w:val="clear" w:color="auto" w:fill="auto"/>
            <w:noWrap/>
            <w:vAlign w:val="center"/>
          </w:tcPr>
          <w:p w:rsidR="00354E62" w:rsidRPr="00A5746B" w:rsidRDefault="00354E62" w:rsidP="002956A6">
            <w:pPr>
              <w:jc w:val="center"/>
              <w:rPr>
                <w:sz w:val="22"/>
              </w:rPr>
            </w:pPr>
            <w:r w:rsidRPr="00A5746B">
              <w:rPr>
                <w:sz w:val="22"/>
              </w:rPr>
              <w:t>1,352</w:t>
            </w:r>
          </w:p>
        </w:tc>
        <w:tc>
          <w:tcPr>
            <w:tcW w:w="331" w:type="pct"/>
            <w:shd w:val="clear" w:color="auto" w:fill="auto"/>
            <w:noWrap/>
            <w:vAlign w:val="center"/>
          </w:tcPr>
          <w:p w:rsidR="00354E62" w:rsidRPr="00A5746B" w:rsidRDefault="00354E62" w:rsidP="002956A6">
            <w:pPr>
              <w:jc w:val="center"/>
              <w:rPr>
                <w:sz w:val="22"/>
              </w:rPr>
            </w:pPr>
            <w:r w:rsidRPr="00A5746B">
              <w:rPr>
                <w:sz w:val="22"/>
              </w:rPr>
              <w:t>1,352</w:t>
            </w:r>
          </w:p>
        </w:tc>
        <w:tc>
          <w:tcPr>
            <w:tcW w:w="348" w:type="pct"/>
            <w:shd w:val="clear" w:color="auto" w:fill="auto"/>
            <w:vAlign w:val="center"/>
          </w:tcPr>
          <w:p w:rsidR="00354E62" w:rsidRPr="00A5746B" w:rsidRDefault="00354E62" w:rsidP="002956A6">
            <w:pPr>
              <w:jc w:val="center"/>
              <w:rPr>
                <w:sz w:val="22"/>
              </w:rPr>
            </w:pPr>
            <w:r w:rsidRPr="00A5746B">
              <w:rPr>
                <w:sz w:val="22"/>
              </w:rPr>
              <w:t>1,352</w:t>
            </w:r>
          </w:p>
        </w:tc>
        <w:tc>
          <w:tcPr>
            <w:tcW w:w="427" w:type="pct"/>
            <w:shd w:val="clear" w:color="auto" w:fill="auto"/>
            <w:vAlign w:val="center"/>
          </w:tcPr>
          <w:p w:rsidR="00354E62" w:rsidRPr="00A5746B" w:rsidRDefault="00354E62" w:rsidP="002956A6">
            <w:pPr>
              <w:jc w:val="center"/>
              <w:rPr>
                <w:sz w:val="22"/>
              </w:rPr>
            </w:pPr>
            <w:r w:rsidRPr="00A5746B">
              <w:rPr>
                <w:sz w:val="22"/>
              </w:rPr>
              <w:t>1,352</w:t>
            </w:r>
          </w:p>
        </w:tc>
        <w:tc>
          <w:tcPr>
            <w:tcW w:w="418" w:type="pct"/>
            <w:shd w:val="clear" w:color="auto" w:fill="auto"/>
            <w:vAlign w:val="center"/>
          </w:tcPr>
          <w:p w:rsidR="00354E62" w:rsidRPr="00A5746B" w:rsidRDefault="00354E62" w:rsidP="002956A6">
            <w:pPr>
              <w:jc w:val="center"/>
              <w:rPr>
                <w:sz w:val="22"/>
              </w:rPr>
            </w:pPr>
            <w:r w:rsidRPr="00A5746B">
              <w:rPr>
                <w:sz w:val="22"/>
              </w:rPr>
              <w:t>1,352</w:t>
            </w:r>
          </w:p>
        </w:tc>
      </w:tr>
      <w:tr w:rsidR="00354E62" w:rsidRPr="00A5746B" w:rsidTr="002956A6">
        <w:trPr>
          <w:cantSplit/>
        </w:trPr>
        <w:tc>
          <w:tcPr>
            <w:tcW w:w="273" w:type="pct"/>
            <w:vAlign w:val="bottom"/>
          </w:tcPr>
          <w:p w:rsidR="00354E62" w:rsidRPr="00F740F7" w:rsidRDefault="00354E62" w:rsidP="00F740F7">
            <w:pPr>
              <w:jc w:val="center"/>
              <w:rPr>
                <w:sz w:val="22"/>
              </w:rPr>
            </w:pPr>
            <w:r w:rsidRPr="00F740F7">
              <w:rPr>
                <w:sz w:val="22"/>
              </w:rPr>
              <w:t>4.2</w:t>
            </w:r>
          </w:p>
        </w:tc>
        <w:tc>
          <w:tcPr>
            <w:tcW w:w="1387" w:type="pct"/>
            <w:shd w:val="clear" w:color="auto" w:fill="auto"/>
            <w:noWrap/>
            <w:vAlign w:val="center"/>
          </w:tcPr>
          <w:p w:rsidR="00354E62" w:rsidRPr="00A5746B" w:rsidRDefault="00354E62" w:rsidP="002956A6">
            <w:pPr>
              <w:jc w:val="center"/>
              <w:rPr>
                <w:sz w:val="20"/>
                <w:szCs w:val="20"/>
              </w:rPr>
            </w:pPr>
            <w:r w:rsidRPr="00A5746B">
              <w:rPr>
                <w:sz w:val="20"/>
                <w:szCs w:val="20"/>
              </w:rPr>
              <w:t>Котельная (с.Дизьмино, ул. Школьная, 26а)</w:t>
            </w:r>
          </w:p>
        </w:tc>
        <w:tc>
          <w:tcPr>
            <w:tcW w:w="487" w:type="pct"/>
            <w:shd w:val="clear" w:color="auto" w:fill="auto"/>
            <w:noWrap/>
            <w:vAlign w:val="center"/>
          </w:tcPr>
          <w:p w:rsidR="00354E62" w:rsidRPr="00A5746B" w:rsidRDefault="00354E62" w:rsidP="002956A6">
            <w:pPr>
              <w:jc w:val="center"/>
              <w:rPr>
                <w:sz w:val="20"/>
                <w:szCs w:val="20"/>
              </w:rPr>
            </w:pPr>
            <w:r w:rsidRPr="00A5746B">
              <w:rPr>
                <w:sz w:val="20"/>
                <w:szCs w:val="20"/>
              </w:rPr>
              <w:t>Гкал/м.кв</w:t>
            </w:r>
          </w:p>
        </w:tc>
        <w:tc>
          <w:tcPr>
            <w:tcW w:w="333" w:type="pct"/>
            <w:shd w:val="clear" w:color="auto" w:fill="auto"/>
            <w:noWrap/>
            <w:vAlign w:val="center"/>
          </w:tcPr>
          <w:p w:rsidR="00354E62" w:rsidRPr="00A5746B" w:rsidRDefault="00354E62" w:rsidP="002956A6">
            <w:pPr>
              <w:jc w:val="center"/>
              <w:rPr>
                <w:sz w:val="22"/>
              </w:rPr>
            </w:pPr>
            <w:r w:rsidRPr="00A5746B">
              <w:rPr>
                <w:sz w:val="22"/>
              </w:rPr>
              <w:t>1,150</w:t>
            </w:r>
          </w:p>
        </w:tc>
        <w:tc>
          <w:tcPr>
            <w:tcW w:w="323" w:type="pct"/>
            <w:shd w:val="clear" w:color="auto" w:fill="auto"/>
            <w:noWrap/>
            <w:vAlign w:val="center"/>
          </w:tcPr>
          <w:p w:rsidR="00354E62" w:rsidRPr="00A5746B" w:rsidRDefault="00354E62" w:rsidP="002956A6">
            <w:pPr>
              <w:jc w:val="center"/>
              <w:rPr>
                <w:sz w:val="22"/>
              </w:rPr>
            </w:pPr>
            <w:r w:rsidRPr="00A5746B">
              <w:rPr>
                <w:sz w:val="22"/>
              </w:rPr>
              <w:t>1,150</w:t>
            </w:r>
          </w:p>
        </w:tc>
        <w:tc>
          <w:tcPr>
            <w:tcW w:w="342" w:type="pct"/>
            <w:shd w:val="clear" w:color="auto" w:fill="auto"/>
            <w:noWrap/>
            <w:vAlign w:val="center"/>
          </w:tcPr>
          <w:p w:rsidR="00354E62" w:rsidRPr="00A5746B" w:rsidRDefault="00354E62" w:rsidP="002956A6">
            <w:pPr>
              <w:jc w:val="center"/>
              <w:rPr>
                <w:sz w:val="22"/>
              </w:rPr>
            </w:pPr>
            <w:r w:rsidRPr="00A5746B">
              <w:rPr>
                <w:sz w:val="22"/>
              </w:rPr>
              <w:t>1,150</w:t>
            </w:r>
          </w:p>
        </w:tc>
        <w:tc>
          <w:tcPr>
            <w:tcW w:w="331" w:type="pct"/>
            <w:shd w:val="clear" w:color="auto" w:fill="auto"/>
            <w:noWrap/>
            <w:vAlign w:val="center"/>
          </w:tcPr>
          <w:p w:rsidR="00354E62" w:rsidRPr="00A5746B" w:rsidRDefault="00354E62" w:rsidP="002956A6">
            <w:pPr>
              <w:jc w:val="center"/>
              <w:rPr>
                <w:sz w:val="22"/>
              </w:rPr>
            </w:pPr>
            <w:r w:rsidRPr="00A5746B">
              <w:rPr>
                <w:sz w:val="22"/>
              </w:rPr>
              <w:t>1,150</w:t>
            </w:r>
          </w:p>
        </w:tc>
        <w:tc>
          <w:tcPr>
            <w:tcW w:w="331" w:type="pct"/>
            <w:shd w:val="clear" w:color="auto" w:fill="auto"/>
            <w:noWrap/>
            <w:vAlign w:val="center"/>
          </w:tcPr>
          <w:p w:rsidR="00354E62" w:rsidRPr="00A5746B" w:rsidRDefault="00354E62" w:rsidP="002956A6">
            <w:pPr>
              <w:jc w:val="center"/>
              <w:rPr>
                <w:sz w:val="22"/>
              </w:rPr>
            </w:pPr>
            <w:r w:rsidRPr="00A5746B">
              <w:rPr>
                <w:sz w:val="22"/>
              </w:rPr>
              <w:t>1,150</w:t>
            </w:r>
          </w:p>
        </w:tc>
        <w:tc>
          <w:tcPr>
            <w:tcW w:w="348" w:type="pct"/>
            <w:shd w:val="clear" w:color="auto" w:fill="auto"/>
            <w:vAlign w:val="center"/>
          </w:tcPr>
          <w:p w:rsidR="00354E62" w:rsidRPr="00A5746B" w:rsidRDefault="00354E62" w:rsidP="002956A6">
            <w:pPr>
              <w:jc w:val="center"/>
              <w:rPr>
                <w:sz w:val="22"/>
              </w:rPr>
            </w:pPr>
            <w:r w:rsidRPr="00A5746B">
              <w:rPr>
                <w:sz w:val="22"/>
              </w:rPr>
              <w:t>1,150</w:t>
            </w:r>
          </w:p>
        </w:tc>
        <w:tc>
          <w:tcPr>
            <w:tcW w:w="427" w:type="pct"/>
            <w:shd w:val="clear" w:color="auto" w:fill="auto"/>
            <w:vAlign w:val="center"/>
          </w:tcPr>
          <w:p w:rsidR="00354E62" w:rsidRPr="00A5746B" w:rsidRDefault="00354E62" w:rsidP="002956A6">
            <w:pPr>
              <w:jc w:val="center"/>
              <w:rPr>
                <w:sz w:val="22"/>
              </w:rPr>
            </w:pPr>
            <w:r w:rsidRPr="00A5746B">
              <w:rPr>
                <w:sz w:val="22"/>
              </w:rPr>
              <w:t>1,150</w:t>
            </w:r>
          </w:p>
        </w:tc>
        <w:tc>
          <w:tcPr>
            <w:tcW w:w="418" w:type="pct"/>
            <w:shd w:val="clear" w:color="auto" w:fill="auto"/>
            <w:vAlign w:val="center"/>
          </w:tcPr>
          <w:p w:rsidR="00354E62" w:rsidRPr="00A5746B" w:rsidRDefault="00354E62" w:rsidP="002956A6">
            <w:pPr>
              <w:jc w:val="center"/>
              <w:rPr>
                <w:sz w:val="22"/>
              </w:rPr>
            </w:pPr>
            <w:r w:rsidRPr="00A5746B">
              <w:rPr>
                <w:sz w:val="22"/>
              </w:rPr>
              <w:t>1,150</w:t>
            </w:r>
          </w:p>
        </w:tc>
      </w:tr>
      <w:tr w:rsidR="00354E62" w:rsidRPr="00A5746B" w:rsidTr="002956A6">
        <w:trPr>
          <w:cantSplit/>
        </w:trPr>
        <w:tc>
          <w:tcPr>
            <w:tcW w:w="273" w:type="pct"/>
            <w:vAlign w:val="bottom"/>
          </w:tcPr>
          <w:p w:rsidR="00354E62" w:rsidRPr="00F740F7" w:rsidRDefault="00354E62" w:rsidP="00F740F7">
            <w:pPr>
              <w:jc w:val="center"/>
              <w:rPr>
                <w:sz w:val="22"/>
              </w:rPr>
            </w:pPr>
            <w:r w:rsidRPr="00F740F7">
              <w:rPr>
                <w:sz w:val="22"/>
              </w:rPr>
              <w:t>4.3</w:t>
            </w:r>
          </w:p>
        </w:tc>
        <w:tc>
          <w:tcPr>
            <w:tcW w:w="1387" w:type="pct"/>
            <w:shd w:val="clear" w:color="auto" w:fill="auto"/>
            <w:noWrap/>
            <w:vAlign w:val="center"/>
          </w:tcPr>
          <w:p w:rsidR="00354E62" w:rsidRPr="00A5746B" w:rsidRDefault="00354E62" w:rsidP="002956A6">
            <w:pPr>
              <w:jc w:val="center"/>
              <w:rPr>
                <w:sz w:val="20"/>
                <w:szCs w:val="20"/>
              </w:rPr>
            </w:pPr>
            <w:r w:rsidRPr="00A5746B">
              <w:rPr>
                <w:sz w:val="20"/>
                <w:szCs w:val="20"/>
              </w:rPr>
              <w:t>Котельная (п.Яр, ул. Советская, 1)</w:t>
            </w:r>
          </w:p>
        </w:tc>
        <w:tc>
          <w:tcPr>
            <w:tcW w:w="487" w:type="pct"/>
            <w:shd w:val="clear" w:color="auto" w:fill="auto"/>
            <w:noWrap/>
            <w:vAlign w:val="center"/>
          </w:tcPr>
          <w:p w:rsidR="00354E62" w:rsidRPr="00A5746B" w:rsidRDefault="00354E62" w:rsidP="002956A6">
            <w:pPr>
              <w:jc w:val="center"/>
              <w:rPr>
                <w:sz w:val="20"/>
                <w:szCs w:val="20"/>
              </w:rPr>
            </w:pPr>
            <w:r w:rsidRPr="00A5746B">
              <w:rPr>
                <w:sz w:val="20"/>
                <w:szCs w:val="20"/>
              </w:rPr>
              <w:t>Гкал/м.кв</w:t>
            </w:r>
          </w:p>
        </w:tc>
        <w:tc>
          <w:tcPr>
            <w:tcW w:w="333" w:type="pct"/>
            <w:shd w:val="clear" w:color="auto" w:fill="auto"/>
            <w:noWrap/>
            <w:vAlign w:val="center"/>
          </w:tcPr>
          <w:p w:rsidR="00354E62" w:rsidRPr="00A5746B" w:rsidRDefault="00354E62" w:rsidP="002956A6">
            <w:pPr>
              <w:jc w:val="center"/>
              <w:rPr>
                <w:sz w:val="22"/>
              </w:rPr>
            </w:pPr>
            <w:r w:rsidRPr="00A5746B">
              <w:rPr>
                <w:sz w:val="22"/>
              </w:rPr>
              <w:t>1,449</w:t>
            </w:r>
          </w:p>
        </w:tc>
        <w:tc>
          <w:tcPr>
            <w:tcW w:w="323" w:type="pct"/>
            <w:shd w:val="clear" w:color="auto" w:fill="auto"/>
            <w:noWrap/>
            <w:vAlign w:val="center"/>
          </w:tcPr>
          <w:p w:rsidR="00354E62" w:rsidRPr="00A5746B" w:rsidRDefault="00354E62" w:rsidP="002956A6">
            <w:pPr>
              <w:jc w:val="center"/>
              <w:rPr>
                <w:sz w:val="22"/>
              </w:rPr>
            </w:pPr>
            <w:r w:rsidRPr="00A5746B">
              <w:rPr>
                <w:sz w:val="22"/>
              </w:rPr>
              <w:t>1,449</w:t>
            </w:r>
          </w:p>
        </w:tc>
        <w:tc>
          <w:tcPr>
            <w:tcW w:w="342" w:type="pct"/>
            <w:shd w:val="clear" w:color="auto" w:fill="auto"/>
            <w:noWrap/>
            <w:vAlign w:val="center"/>
          </w:tcPr>
          <w:p w:rsidR="00354E62" w:rsidRPr="00A5746B" w:rsidRDefault="00354E62" w:rsidP="002956A6">
            <w:pPr>
              <w:jc w:val="center"/>
              <w:rPr>
                <w:sz w:val="22"/>
              </w:rPr>
            </w:pPr>
            <w:r w:rsidRPr="00A5746B">
              <w:rPr>
                <w:sz w:val="22"/>
              </w:rPr>
              <w:t>1,449</w:t>
            </w:r>
          </w:p>
        </w:tc>
        <w:tc>
          <w:tcPr>
            <w:tcW w:w="331" w:type="pct"/>
            <w:shd w:val="clear" w:color="auto" w:fill="auto"/>
            <w:noWrap/>
            <w:vAlign w:val="center"/>
          </w:tcPr>
          <w:p w:rsidR="00354E62" w:rsidRPr="00A5746B" w:rsidRDefault="00354E62" w:rsidP="002956A6">
            <w:pPr>
              <w:jc w:val="center"/>
              <w:rPr>
                <w:sz w:val="22"/>
              </w:rPr>
            </w:pPr>
            <w:r w:rsidRPr="00A5746B">
              <w:rPr>
                <w:sz w:val="22"/>
              </w:rPr>
              <w:t>1,449</w:t>
            </w:r>
          </w:p>
        </w:tc>
        <w:tc>
          <w:tcPr>
            <w:tcW w:w="331" w:type="pct"/>
            <w:shd w:val="clear" w:color="auto" w:fill="auto"/>
            <w:noWrap/>
            <w:vAlign w:val="center"/>
          </w:tcPr>
          <w:p w:rsidR="00354E62" w:rsidRPr="00A5746B" w:rsidRDefault="00354E62" w:rsidP="002956A6">
            <w:pPr>
              <w:jc w:val="center"/>
              <w:rPr>
                <w:sz w:val="22"/>
              </w:rPr>
            </w:pPr>
            <w:r w:rsidRPr="00A5746B">
              <w:rPr>
                <w:sz w:val="22"/>
              </w:rPr>
              <w:t>1,449</w:t>
            </w:r>
          </w:p>
        </w:tc>
        <w:tc>
          <w:tcPr>
            <w:tcW w:w="348" w:type="pct"/>
            <w:shd w:val="clear" w:color="auto" w:fill="auto"/>
            <w:vAlign w:val="center"/>
          </w:tcPr>
          <w:p w:rsidR="00354E62" w:rsidRPr="00A5746B" w:rsidRDefault="00354E62" w:rsidP="002956A6">
            <w:pPr>
              <w:jc w:val="center"/>
              <w:rPr>
                <w:sz w:val="22"/>
              </w:rPr>
            </w:pPr>
            <w:r w:rsidRPr="00A5746B">
              <w:rPr>
                <w:sz w:val="22"/>
              </w:rPr>
              <w:t>1,449</w:t>
            </w:r>
          </w:p>
        </w:tc>
        <w:tc>
          <w:tcPr>
            <w:tcW w:w="427" w:type="pct"/>
            <w:shd w:val="clear" w:color="auto" w:fill="auto"/>
            <w:vAlign w:val="center"/>
          </w:tcPr>
          <w:p w:rsidR="00354E62" w:rsidRPr="00A5746B" w:rsidRDefault="00354E62" w:rsidP="002956A6">
            <w:pPr>
              <w:jc w:val="center"/>
              <w:rPr>
                <w:sz w:val="22"/>
              </w:rPr>
            </w:pPr>
            <w:r w:rsidRPr="00A5746B">
              <w:rPr>
                <w:sz w:val="22"/>
              </w:rPr>
              <w:t>1,449</w:t>
            </w:r>
          </w:p>
        </w:tc>
        <w:tc>
          <w:tcPr>
            <w:tcW w:w="418" w:type="pct"/>
            <w:shd w:val="clear" w:color="auto" w:fill="auto"/>
            <w:vAlign w:val="center"/>
          </w:tcPr>
          <w:p w:rsidR="00354E62" w:rsidRPr="00A5746B" w:rsidRDefault="00354E62" w:rsidP="002956A6">
            <w:pPr>
              <w:jc w:val="center"/>
              <w:rPr>
                <w:sz w:val="22"/>
              </w:rPr>
            </w:pPr>
            <w:r w:rsidRPr="00A5746B">
              <w:rPr>
                <w:sz w:val="22"/>
              </w:rPr>
              <w:t>1,449</w:t>
            </w:r>
          </w:p>
        </w:tc>
      </w:tr>
      <w:tr w:rsidR="00354E62" w:rsidRPr="00A5746B" w:rsidTr="002956A6">
        <w:trPr>
          <w:cantSplit/>
        </w:trPr>
        <w:tc>
          <w:tcPr>
            <w:tcW w:w="273" w:type="pct"/>
            <w:vAlign w:val="bottom"/>
          </w:tcPr>
          <w:p w:rsidR="00354E62" w:rsidRPr="00F740F7" w:rsidRDefault="00354E62" w:rsidP="00F740F7">
            <w:pPr>
              <w:jc w:val="center"/>
              <w:rPr>
                <w:sz w:val="22"/>
              </w:rPr>
            </w:pPr>
            <w:r w:rsidRPr="00F740F7">
              <w:rPr>
                <w:sz w:val="22"/>
              </w:rPr>
              <w:t>4.4</w:t>
            </w:r>
          </w:p>
        </w:tc>
        <w:tc>
          <w:tcPr>
            <w:tcW w:w="1387" w:type="pct"/>
            <w:shd w:val="clear" w:color="auto" w:fill="auto"/>
            <w:noWrap/>
            <w:vAlign w:val="center"/>
          </w:tcPr>
          <w:p w:rsidR="00354E62" w:rsidRPr="00A5746B" w:rsidRDefault="00354E62" w:rsidP="002956A6">
            <w:pPr>
              <w:jc w:val="center"/>
              <w:rPr>
                <w:sz w:val="20"/>
                <w:szCs w:val="20"/>
              </w:rPr>
            </w:pPr>
            <w:r w:rsidRPr="00A5746B">
              <w:rPr>
                <w:sz w:val="20"/>
                <w:szCs w:val="20"/>
              </w:rPr>
              <w:t>Котельная (с.Пудем, ул. Гагарина, 2а)</w:t>
            </w:r>
          </w:p>
        </w:tc>
        <w:tc>
          <w:tcPr>
            <w:tcW w:w="487" w:type="pct"/>
            <w:shd w:val="clear" w:color="auto" w:fill="auto"/>
            <w:noWrap/>
            <w:vAlign w:val="center"/>
          </w:tcPr>
          <w:p w:rsidR="00354E62" w:rsidRPr="00A5746B" w:rsidRDefault="00354E62" w:rsidP="002956A6">
            <w:pPr>
              <w:jc w:val="center"/>
              <w:rPr>
                <w:sz w:val="20"/>
                <w:szCs w:val="20"/>
              </w:rPr>
            </w:pPr>
            <w:r w:rsidRPr="00A5746B">
              <w:rPr>
                <w:sz w:val="20"/>
                <w:szCs w:val="20"/>
              </w:rPr>
              <w:t>Гкал/м.кв</w:t>
            </w:r>
          </w:p>
        </w:tc>
        <w:tc>
          <w:tcPr>
            <w:tcW w:w="333" w:type="pct"/>
            <w:shd w:val="clear" w:color="auto" w:fill="auto"/>
            <w:noWrap/>
            <w:vAlign w:val="center"/>
          </w:tcPr>
          <w:p w:rsidR="00354E62" w:rsidRPr="00A5746B" w:rsidRDefault="00354E62" w:rsidP="002956A6">
            <w:pPr>
              <w:jc w:val="center"/>
              <w:rPr>
                <w:sz w:val="22"/>
              </w:rPr>
            </w:pPr>
            <w:r w:rsidRPr="00A5746B">
              <w:rPr>
                <w:sz w:val="22"/>
              </w:rPr>
              <w:t>1,433</w:t>
            </w:r>
          </w:p>
        </w:tc>
        <w:tc>
          <w:tcPr>
            <w:tcW w:w="323" w:type="pct"/>
            <w:shd w:val="clear" w:color="auto" w:fill="auto"/>
            <w:noWrap/>
            <w:vAlign w:val="center"/>
          </w:tcPr>
          <w:p w:rsidR="00354E62" w:rsidRPr="00A5746B" w:rsidRDefault="00354E62" w:rsidP="002956A6">
            <w:pPr>
              <w:jc w:val="center"/>
              <w:rPr>
                <w:sz w:val="22"/>
              </w:rPr>
            </w:pPr>
            <w:r w:rsidRPr="00A5746B">
              <w:rPr>
                <w:sz w:val="22"/>
              </w:rPr>
              <w:t>1,433</w:t>
            </w:r>
          </w:p>
        </w:tc>
        <w:tc>
          <w:tcPr>
            <w:tcW w:w="342" w:type="pct"/>
            <w:shd w:val="clear" w:color="auto" w:fill="auto"/>
            <w:noWrap/>
            <w:vAlign w:val="center"/>
          </w:tcPr>
          <w:p w:rsidR="00354E62" w:rsidRPr="00A5746B" w:rsidRDefault="00354E62" w:rsidP="002956A6">
            <w:pPr>
              <w:jc w:val="center"/>
              <w:rPr>
                <w:sz w:val="22"/>
              </w:rPr>
            </w:pPr>
            <w:r w:rsidRPr="00A5746B">
              <w:rPr>
                <w:sz w:val="22"/>
              </w:rPr>
              <w:t>1,433</w:t>
            </w:r>
          </w:p>
        </w:tc>
        <w:tc>
          <w:tcPr>
            <w:tcW w:w="331" w:type="pct"/>
            <w:shd w:val="clear" w:color="auto" w:fill="auto"/>
            <w:noWrap/>
            <w:vAlign w:val="center"/>
          </w:tcPr>
          <w:p w:rsidR="00354E62" w:rsidRPr="00A5746B" w:rsidRDefault="00354E62" w:rsidP="002956A6">
            <w:pPr>
              <w:jc w:val="center"/>
              <w:rPr>
                <w:sz w:val="22"/>
              </w:rPr>
            </w:pPr>
            <w:r w:rsidRPr="00A5746B">
              <w:rPr>
                <w:sz w:val="22"/>
              </w:rPr>
              <w:t>1,433</w:t>
            </w:r>
          </w:p>
        </w:tc>
        <w:tc>
          <w:tcPr>
            <w:tcW w:w="331" w:type="pct"/>
            <w:shd w:val="clear" w:color="auto" w:fill="auto"/>
            <w:noWrap/>
            <w:vAlign w:val="center"/>
          </w:tcPr>
          <w:p w:rsidR="00354E62" w:rsidRPr="00A5746B" w:rsidRDefault="00354E62" w:rsidP="002956A6">
            <w:pPr>
              <w:jc w:val="center"/>
              <w:rPr>
                <w:sz w:val="22"/>
              </w:rPr>
            </w:pPr>
            <w:r w:rsidRPr="00A5746B">
              <w:rPr>
                <w:sz w:val="22"/>
              </w:rPr>
              <w:t>1,433</w:t>
            </w:r>
          </w:p>
        </w:tc>
        <w:tc>
          <w:tcPr>
            <w:tcW w:w="348" w:type="pct"/>
            <w:shd w:val="clear" w:color="auto" w:fill="auto"/>
            <w:vAlign w:val="center"/>
          </w:tcPr>
          <w:p w:rsidR="00354E62" w:rsidRPr="00A5746B" w:rsidRDefault="00354E62" w:rsidP="002956A6">
            <w:pPr>
              <w:jc w:val="center"/>
              <w:rPr>
                <w:sz w:val="22"/>
              </w:rPr>
            </w:pPr>
            <w:r w:rsidRPr="00A5746B">
              <w:rPr>
                <w:sz w:val="22"/>
              </w:rPr>
              <w:t>1,433</w:t>
            </w:r>
          </w:p>
        </w:tc>
        <w:tc>
          <w:tcPr>
            <w:tcW w:w="427" w:type="pct"/>
            <w:shd w:val="clear" w:color="auto" w:fill="auto"/>
            <w:vAlign w:val="center"/>
          </w:tcPr>
          <w:p w:rsidR="00354E62" w:rsidRPr="00A5746B" w:rsidRDefault="00354E62" w:rsidP="002956A6">
            <w:pPr>
              <w:jc w:val="center"/>
              <w:rPr>
                <w:sz w:val="22"/>
              </w:rPr>
            </w:pPr>
            <w:r w:rsidRPr="00A5746B">
              <w:rPr>
                <w:sz w:val="22"/>
              </w:rPr>
              <w:t>1,433</w:t>
            </w:r>
          </w:p>
        </w:tc>
        <w:tc>
          <w:tcPr>
            <w:tcW w:w="418" w:type="pct"/>
            <w:shd w:val="clear" w:color="auto" w:fill="auto"/>
            <w:vAlign w:val="center"/>
          </w:tcPr>
          <w:p w:rsidR="00354E62" w:rsidRPr="00A5746B" w:rsidRDefault="00354E62" w:rsidP="002956A6">
            <w:pPr>
              <w:jc w:val="center"/>
              <w:rPr>
                <w:sz w:val="22"/>
              </w:rPr>
            </w:pPr>
            <w:r w:rsidRPr="00A5746B">
              <w:rPr>
                <w:sz w:val="22"/>
              </w:rPr>
              <w:t>1,433</w:t>
            </w:r>
          </w:p>
        </w:tc>
      </w:tr>
      <w:tr w:rsidR="00354E62" w:rsidRPr="00A5746B" w:rsidTr="002956A6">
        <w:trPr>
          <w:cantSplit/>
        </w:trPr>
        <w:tc>
          <w:tcPr>
            <w:tcW w:w="273" w:type="pct"/>
            <w:vAlign w:val="bottom"/>
          </w:tcPr>
          <w:p w:rsidR="00354E62" w:rsidRPr="00F740F7" w:rsidRDefault="00354E62" w:rsidP="00F740F7">
            <w:pPr>
              <w:jc w:val="center"/>
              <w:rPr>
                <w:sz w:val="22"/>
              </w:rPr>
            </w:pPr>
            <w:r w:rsidRPr="00F740F7">
              <w:rPr>
                <w:sz w:val="22"/>
              </w:rPr>
              <w:lastRenderedPageBreak/>
              <w:t>4.5</w:t>
            </w:r>
          </w:p>
        </w:tc>
        <w:tc>
          <w:tcPr>
            <w:tcW w:w="1387" w:type="pct"/>
            <w:shd w:val="clear" w:color="auto" w:fill="auto"/>
            <w:noWrap/>
            <w:vAlign w:val="center"/>
          </w:tcPr>
          <w:p w:rsidR="00354E62" w:rsidRPr="00A5746B" w:rsidRDefault="00354E62" w:rsidP="002956A6">
            <w:pPr>
              <w:jc w:val="center"/>
              <w:rPr>
                <w:sz w:val="20"/>
                <w:szCs w:val="20"/>
              </w:rPr>
            </w:pPr>
            <w:r w:rsidRPr="00A5746B">
              <w:rPr>
                <w:sz w:val="20"/>
                <w:szCs w:val="20"/>
              </w:rPr>
              <w:t>Котельная (п.Яр, ул. Ф.Васильева, 6а)</w:t>
            </w:r>
          </w:p>
        </w:tc>
        <w:tc>
          <w:tcPr>
            <w:tcW w:w="487" w:type="pct"/>
            <w:shd w:val="clear" w:color="auto" w:fill="auto"/>
            <w:noWrap/>
            <w:vAlign w:val="center"/>
          </w:tcPr>
          <w:p w:rsidR="00354E62" w:rsidRPr="00A5746B" w:rsidRDefault="00354E62" w:rsidP="002956A6">
            <w:pPr>
              <w:jc w:val="center"/>
              <w:rPr>
                <w:sz w:val="20"/>
                <w:szCs w:val="20"/>
              </w:rPr>
            </w:pPr>
            <w:r w:rsidRPr="00A5746B">
              <w:rPr>
                <w:sz w:val="20"/>
                <w:szCs w:val="20"/>
              </w:rPr>
              <w:t>Гкал/м.кв</w:t>
            </w:r>
          </w:p>
        </w:tc>
        <w:tc>
          <w:tcPr>
            <w:tcW w:w="333" w:type="pct"/>
            <w:shd w:val="clear" w:color="auto" w:fill="auto"/>
            <w:noWrap/>
            <w:vAlign w:val="center"/>
          </w:tcPr>
          <w:p w:rsidR="00354E62" w:rsidRPr="00A5746B" w:rsidRDefault="00354E62" w:rsidP="002956A6">
            <w:pPr>
              <w:jc w:val="center"/>
              <w:rPr>
                <w:sz w:val="22"/>
              </w:rPr>
            </w:pPr>
            <w:r w:rsidRPr="00A5746B">
              <w:rPr>
                <w:sz w:val="22"/>
              </w:rPr>
              <w:t>1,590</w:t>
            </w:r>
          </w:p>
        </w:tc>
        <w:tc>
          <w:tcPr>
            <w:tcW w:w="323" w:type="pct"/>
            <w:shd w:val="clear" w:color="auto" w:fill="auto"/>
            <w:noWrap/>
            <w:vAlign w:val="center"/>
          </w:tcPr>
          <w:p w:rsidR="00354E62" w:rsidRPr="00A5746B" w:rsidRDefault="00354E62" w:rsidP="002956A6">
            <w:pPr>
              <w:jc w:val="center"/>
              <w:rPr>
                <w:sz w:val="22"/>
              </w:rPr>
            </w:pPr>
            <w:r w:rsidRPr="00A5746B">
              <w:rPr>
                <w:sz w:val="22"/>
              </w:rPr>
              <w:t>1,590</w:t>
            </w:r>
          </w:p>
        </w:tc>
        <w:tc>
          <w:tcPr>
            <w:tcW w:w="342" w:type="pct"/>
            <w:shd w:val="clear" w:color="auto" w:fill="auto"/>
            <w:noWrap/>
            <w:vAlign w:val="center"/>
          </w:tcPr>
          <w:p w:rsidR="00354E62" w:rsidRPr="00A5746B" w:rsidRDefault="00354E62" w:rsidP="002956A6">
            <w:pPr>
              <w:jc w:val="center"/>
              <w:rPr>
                <w:sz w:val="22"/>
              </w:rPr>
            </w:pPr>
            <w:r w:rsidRPr="00A5746B">
              <w:rPr>
                <w:sz w:val="22"/>
              </w:rPr>
              <w:t>1,590</w:t>
            </w:r>
          </w:p>
        </w:tc>
        <w:tc>
          <w:tcPr>
            <w:tcW w:w="331" w:type="pct"/>
            <w:shd w:val="clear" w:color="auto" w:fill="auto"/>
            <w:noWrap/>
            <w:vAlign w:val="center"/>
          </w:tcPr>
          <w:p w:rsidR="00354E62" w:rsidRPr="00A5746B" w:rsidRDefault="00354E62" w:rsidP="002956A6">
            <w:pPr>
              <w:jc w:val="center"/>
              <w:rPr>
                <w:sz w:val="22"/>
              </w:rPr>
            </w:pPr>
            <w:r w:rsidRPr="00A5746B">
              <w:rPr>
                <w:sz w:val="22"/>
              </w:rPr>
              <w:t>1,590</w:t>
            </w:r>
          </w:p>
        </w:tc>
        <w:tc>
          <w:tcPr>
            <w:tcW w:w="331" w:type="pct"/>
            <w:shd w:val="clear" w:color="auto" w:fill="auto"/>
            <w:noWrap/>
            <w:vAlign w:val="center"/>
          </w:tcPr>
          <w:p w:rsidR="00354E62" w:rsidRPr="00A5746B" w:rsidRDefault="00354E62" w:rsidP="002956A6">
            <w:pPr>
              <w:jc w:val="center"/>
              <w:rPr>
                <w:sz w:val="22"/>
              </w:rPr>
            </w:pPr>
            <w:r w:rsidRPr="00A5746B">
              <w:rPr>
                <w:sz w:val="22"/>
              </w:rPr>
              <w:t>1,590</w:t>
            </w:r>
          </w:p>
        </w:tc>
        <w:tc>
          <w:tcPr>
            <w:tcW w:w="348" w:type="pct"/>
            <w:shd w:val="clear" w:color="auto" w:fill="auto"/>
            <w:vAlign w:val="center"/>
          </w:tcPr>
          <w:p w:rsidR="00354E62" w:rsidRPr="00A5746B" w:rsidRDefault="00354E62" w:rsidP="002956A6">
            <w:pPr>
              <w:jc w:val="center"/>
              <w:rPr>
                <w:sz w:val="22"/>
              </w:rPr>
            </w:pPr>
            <w:r w:rsidRPr="00A5746B">
              <w:rPr>
                <w:sz w:val="22"/>
              </w:rPr>
              <w:t>1,590</w:t>
            </w:r>
          </w:p>
        </w:tc>
        <w:tc>
          <w:tcPr>
            <w:tcW w:w="427" w:type="pct"/>
            <w:shd w:val="clear" w:color="auto" w:fill="auto"/>
            <w:vAlign w:val="center"/>
          </w:tcPr>
          <w:p w:rsidR="00354E62" w:rsidRPr="00A5746B" w:rsidRDefault="00354E62" w:rsidP="002956A6">
            <w:pPr>
              <w:jc w:val="center"/>
              <w:rPr>
                <w:sz w:val="22"/>
              </w:rPr>
            </w:pPr>
            <w:r w:rsidRPr="00A5746B">
              <w:rPr>
                <w:sz w:val="22"/>
              </w:rPr>
              <w:t>1,590</w:t>
            </w:r>
          </w:p>
        </w:tc>
        <w:tc>
          <w:tcPr>
            <w:tcW w:w="418" w:type="pct"/>
            <w:shd w:val="clear" w:color="auto" w:fill="auto"/>
            <w:vAlign w:val="center"/>
          </w:tcPr>
          <w:p w:rsidR="00354E62" w:rsidRPr="00A5746B" w:rsidRDefault="00354E62" w:rsidP="002956A6">
            <w:pPr>
              <w:jc w:val="center"/>
              <w:rPr>
                <w:sz w:val="22"/>
              </w:rPr>
            </w:pPr>
            <w:r w:rsidRPr="00A5746B">
              <w:rPr>
                <w:sz w:val="22"/>
              </w:rPr>
              <w:t>1,590</w:t>
            </w:r>
          </w:p>
        </w:tc>
      </w:tr>
      <w:tr w:rsidR="00354E62" w:rsidRPr="00A5746B" w:rsidTr="002956A6">
        <w:trPr>
          <w:cantSplit/>
        </w:trPr>
        <w:tc>
          <w:tcPr>
            <w:tcW w:w="273" w:type="pct"/>
            <w:vAlign w:val="bottom"/>
          </w:tcPr>
          <w:p w:rsidR="00354E62" w:rsidRPr="00F740F7" w:rsidRDefault="00354E62" w:rsidP="00F740F7">
            <w:pPr>
              <w:jc w:val="center"/>
              <w:rPr>
                <w:sz w:val="22"/>
              </w:rPr>
            </w:pPr>
            <w:r w:rsidRPr="00F740F7">
              <w:rPr>
                <w:sz w:val="22"/>
              </w:rPr>
              <w:t>4.6</w:t>
            </w:r>
          </w:p>
        </w:tc>
        <w:tc>
          <w:tcPr>
            <w:tcW w:w="1387" w:type="pct"/>
            <w:shd w:val="clear" w:color="auto" w:fill="auto"/>
            <w:noWrap/>
            <w:vAlign w:val="center"/>
          </w:tcPr>
          <w:p w:rsidR="00354E62" w:rsidRPr="00A5746B" w:rsidRDefault="00354E62" w:rsidP="002956A6">
            <w:pPr>
              <w:jc w:val="center"/>
              <w:rPr>
                <w:sz w:val="20"/>
                <w:szCs w:val="20"/>
              </w:rPr>
            </w:pPr>
            <w:r w:rsidRPr="00A5746B">
              <w:rPr>
                <w:sz w:val="20"/>
                <w:szCs w:val="20"/>
              </w:rPr>
              <w:t>Котельная (п.Яр, ул. Ф.Васильева, 29а)</w:t>
            </w:r>
          </w:p>
        </w:tc>
        <w:tc>
          <w:tcPr>
            <w:tcW w:w="487" w:type="pct"/>
            <w:shd w:val="clear" w:color="auto" w:fill="auto"/>
            <w:noWrap/>
            <w:vAlign w:val="center"/>
          </w:tcPr>
          <w:p w:rsidR="00354E62" w:rsidRPr="00A5746B" w:rsidRDefault="00354E62" w:rsidP="002956A6">
            <w:pPr>
              <w:jc w:val="center"/>
              <w:rPr>
                <w:sz w:val="20"/>
                <w:szCs w:val="20"/>
              </w:rPr>
            </w:pPr>
            <w:r w:rsidRPr="00A5746B">
              <w:rPr>
                <w:sz w:val="20"/>
                <w:szCs w:val="20"/>
              </w:rPr>
              <w:t>Гкал/м.кв</w:t>
            </w:r>
          </w:p>
        </w:tc>
        <w:tc>
          <w:tcPr>
            <w:tcW w:w="333" w:type="pct"/>
            <w:shd w:val="clear" w:color="auto" w:fill="auto"/>
            <w:noWrap/>
            <w:vAlign w:val="center"/>
          </w:tcPr>
          <w:p w:rsidR="00354E62" w:rsidRPr="00A5746B" w:rsidRDefault="00354E62" w:rsidP="002956A6">
            <w:pPr>
              <w:jc w:val="center"/>
              <w:rPr>
                <w:sz w:val="22"/>
              </w:rPr>
            </w:pPr>
            <w:r w:rsidRPr="00A5746B">
              <w:rPr>
                <w:sz w:val="22"/>
              </w:rPr>
              <w:t>1,416</w:t>
            </w:r>
          </w:p>
        </w:tc>
        <w:tc>
          <w:tcPr>
            <w:tcW w:w="323" w:type="pct"/>
            <w:shd w:val="clear" w:color="auto" w:fill="auto"/>
            <w:noWrap/>
            <w:vAlign w:val="center"/>
          </w:tcPr>
          <w:p w:rsidR="00354E62" w:rsidRPr="00A5746B" w:rsidRDefault="00354E62" w:rsidP="002956A6">
            <w:pPr>
              <w:jc w:val="center"/>
              <w:rPr>
                <w:sz w:val="22"/>
              </w:rPr>
            </w:pPr>
            <w:r w:rsidRPr="00A5746B">
              <w:rPr>
                <w:sz w:val="22"/>
              </w:rPr>
              <w:t>1,416</w:t>
            </w:r>
          </w:p>
        </w:tc>
        <w:tc>
          <w:tcPr>
            <w:tcW w:w="342" w:type="pct"/>
            <w:shd w:val="clear" w:color="auto" w:fill="auto"/>
            <w:noWrap/>
            <w:vAlign w:val="center"/>
          </w:tcPr>
          <w:p w:rsidR="00354E62" w:rsidRPr="00A5746B" w:rsidRDefault="00354E62" w:rsidP="002956A6">
            <w:pPr>
              <w:jc w:val="center"/>
              <w:rPr>
                <w:sz w:val="22"/>
              </w:rPr>
            </w:pPr>
            <w:r w:rsidRPr="00A5746B">
              <w:rPr>
                <w:sz w:val="22"/>
              </w:rPr>
              <w:t>1,416</w:t>
            </w:r>
          </w:p>
        </w:tc>
        <w:tc>
          <w:tcPr>
            <w:tcW w:w="331" w:type="pct"/>
            <w:shd w:val="clear" w:color="auto" w:fill="auto"/>
            <w:noWrap/>
            <w:vAlign w:val="center"/>
          </w:tcPr>
          <w:p w:rsidR="00354E62" w:rsidRPr="00A5746B" w:rsidRDefault="00354E62" w:rsidP="002956A6">
            <w:pPr>
              <w:jc w:val="center"/>
              <w:rPr>
                <w:sz w:val="22"/>
              </w:rPr>
            </w:pPr>
            <w:r w:rsidRPr="00A5746B">
              <w:rPr>
                <w:sz w:val="22"/>
              </w:rPr>
              <w:t>1,416</w:t>
            </w:r>
          </w:p>
        </w:tc>
        <w:tc>
          <w:tcPr>
            <w:tcW w:w="331" w:type="pct"/>
            <w:shd w:val="clear" w:color="auto" w:fill="auto"/>
            <w:noWrap/>
            <w:vAlign w:val="center"/>
          </w:tcPr>
          <w:p w:rsidR="00354E62" w:rsidRPr="00A5746B" w:rsidRDefault="00354E62" w:rsidP="002956A6">
            <w:pPr>
              <w:jc w:val="center"/>
              <w:rPr>
                <w:sz w:val="22"/>
              </w:rPr>
            </w:pPr>
            <w:r w:rsidRPr="00A5746B">
              <w:rPr>
                <w:sz w:val="22"/>
              </w:rPr>
              <w:t>1,416</w:t>
            </w:r>
          </w:p>
        </w:tc>
        <w:tc>
          <w:tcPr>
            <w:tcW w:w="348" w:type="pct"/>
            <w:shd w:val="clear" w:color="auto" w:fill="auto"/>
            <w:vAlign w:val="center"/>
          </w:tcPr>
          <w:p w:rsidR="00354E62" w:rsidRPr="00A5746B" w:rsidRDefault="00354E62" w:rsidP="002956A6">
            <w:pPr>
              <w:jc w:val="center"/>
              <w:rPr>
                <w:sz w:val="22"/>
              </w:rPr>
            </w:pPr>
            <w:r w:rsidRPr="00A5746B">
              <w:rPr>
                <w:sz w:val="22"/>
              </w:rPr>
              <w:t>1,416</w:t>
            </w:r>
          </w:p>
        </w:tc>
        <w:tc>
          <w:tcPr>
            <w:tcW w:w="427" w:type="pct"/>
            <w:shd w:val="clear" w:color="auto" w:fill="auto"/>
            <w:vAlign w:val="center"/>
          </w:tcPr>
          <w:p w:rsidR="00354E62" w:rsidRPr="00A5746B" w:rsidRDefault="00354E62" w:rsidP="002956A6">
            <w:pPr>
              <w:jc w:val="center"/>
              <w:rPr>
                <w:sz w:val="22"/>
              </w:rPr>
            </w:pPr>
            <w:r w:rsidRPr="00A5746B">
              <w:rPr>
                <w:sz w:val="22"/>
              </w:rPr>
              <w:t>1,416</w:t>
            </w:r>
          </w:p>
        </w:tc>
        <w:tc>
          <w:tcPr>
            <w:tcW w:w="418" w:type="pct"/>
            <w:shd w:val="clear" w:color="auto" w:fill="auto"/>
            <w:vAlign w:val="center"/>
          </w:tcPr>
          <w:p w:rsidR="00354E62" w:rsidRPr="00A5746B" w:rsidRDefault="00354E62" w:rsidP="002956A6">
            <w:pPr>
              <w:jc w:val="center"/>
              <w:rPr>
                <w:sz w:val="22"/>
              </w:rPr>
            </w:pPr>
            <w:r w:rsidRPr="00A5746B">
              <w:rPr>
                <w:sz w:val="22"/>
              </w:rPr>
              <w:t>1,416</w:t>
            </w:r>
          </w:p>
        </w:tc>
      </w:tr>
      <w:tr w:rsidR="00354E62" w:rsidRPr="00A5746B" w:rsidTr="002956A6">
        <w:trPr>
          <w:cantSplit/>
        </w:trPr>
        <w:tc>
          <w:tcPr>
            <w:tcW w:w="273" w:type="pct"/>
            <w:vAlign w:val="bottom"/>
          </w:tcPr>
          <w:p w:rsidR="00354E62" w:rsidRPr="00F740F7" w:rsidRDefault="00354E62" w:rsidP="00F740F7">
            <w:pPr>
              <w:jc w:val="center"/>
              <w:rPr>
                <w:sz w:val="22"/>
              </w:rPr>
            </w:pPr>
            <w:r w:rsidRPr="00F740F7">
              <w:rPr>
                <w:sz w:val="22"/>
              </w:rPr>
              <w:t>4.7</w:t>
            </w:r>
          </w:p>
        </w:tc>
        <w:tc>
          <w:tcPr>
            <w:tcW w:w="1387" w:type="pct"/>
            <w:shd w:val="clear" w:color="auto" w:fill="auto"/>
            <w:noWrap/>
            <w:vAlign w:val="center"/>
          </w:tcPr>
          <w:p w:rsidR="00354E62" w:rsidRPr="00A5746B" w:rsidRDefault="00354E62" w:rsidP="002956A6">
            <w:pPr>
              <w:jc w:val="center"/>
              <w:rPr>
                <w:sz w:val="20"/>
                <w:szCs w:val="20"/>
              </w:rPr>
            </w:pPr>
            <w:r w:rsidRPr="00A5746B">
              <w:rPr>
                <w:sz w:val="20"/>
                <w:szCs w:val="20"/>
              </w:rPr>
              <w:t>Котельная (д.Зюино, ул. Школьная, 77а)</w:t>
            </w:r>
          </w:p>
        </w:tc>
        <w:tc>
          <w:tcPr>
            <w:tcW w:w="487" w:type="pct"/>
            <w:shd w:val="clear" w:color="auto" w:fill="auto"/>
            <w:noWrap/>
            <w:vAlign w:val="center"/>
          </w:tcPr>
          <w:p w:rsidR="00354E62" w:rsidRPr="00A5746B" w:rsidRDefault="00354E62" w:rsidP="002956A6">
            <w:pPr>
              <w:jc w:val="center"/>
              <w:rPr>
                <w:sz w:val="20"/>
                <w:szCs w:val="20"/>
              </w:rPr>
            </w:pPr>
            <w:r w:rsidRPr="00A5746B">
              <w:rPr>
                <w:sz w:val="20"/>
                <w:szCs w:val="20"/>
              </w:rPr>
              <w:t>Гкал/м.кв</w:t>
            </w:r>
          </w:p>
        </w:tc>
        <w:tc>
          <w:tcPr>
            <w:tcW w:w="333" w:type="pct"/>
            <w:shd w:val="clear" w:color="auto" w:fill="auto"/>
            <w:noWrap/>
            <w:vAlign w:val="center"/>
          </w:tcPr>
          <w:p w:rsidR="00354E62" w:rsidRPr="00A5746B" w:rsidRDefault="00354E62" w:rsidP="002956A6">
            <w:pPr>
              <w:jc w:val="center"/>
              <w:rPr>
                <w:sz w:val="22"/>
              </w:rPr>
            </w:pPr>
            <w:r w:rsidRPr="00A5746B">
              <w:rPr>
                <w:sz w:val="22"/>
              </w:rPr>
              <w:t>1,392</w:t>
            </w:r>
          </w:p>
        </w:tc>
        <w:tc>
          <w:tcPr>
            <w:tcW w:w="323" w:type="pct"/>
            <w:shd w:val="clear" w:color="auto" w:fill="auto"/>
            <w:noWrap/>
            <w:vAlign w:val="center"/>
          </w:tcPr>
          <w:p w:rsidR="00354E62" w:rsidRPr="00A5746B" w:rsidRDefault="00354E62" w:rsidP="002956A6">
            <w:pPr>
              <w:jc w:val="center"/>
              <w:rPr>
                <w:sz w:val="22"/>
              </w:rPr>
            </w:pPr>
            <w:r w:rsidRPr="00A5746B">
              <w:rPr>
                <w:sz w:val="22"/>
              </w:rPr>
              <w:t>1,392</w:t>
            </w:r>
          </w:p>
        </w:tc>
        <w:tc>
          <w:tcPr>
            <w:tcW w:w="342" w:type="pct"/>
            <w:shd w:val="clear" w:color="auto" w:fill="auto"/>
            <w:noWrap/>
            <w:vAlign w:val="center"/>
          </w:tcPr>
          <w:p w:rsidR="00354E62" w:rsidRPr="00A5746B" w:rsidRDefault="00354E62" w:rsidP="002956A6">
            <w:pPr>
              <w:jc w:val="center"/>
              <w:rPr>
                <w:sz w:val="22"/>
              </w:rPr>
            </w:pPr>
            <w:r w:rsidRPr="00A5746B">
              <w:rPr>
                <w:sz w:val="22"/>
              </w:rPr>
              <w:t>1,392</w:t>
            </w:r>
          </w:p>
        </w:tc>
        <w:tc>
          <w:tcPr>
            <w:tcW w:w="331" w:type="pct"/>
            <w:shd w:val="clear" w:color="auto" w:fill="auto"/>
            <w:noWrap/>
            <w:vAlign w:val="center"/>
          </w:tcPr>
          <w:p w:rsidR="00354E62" w:rsidRPr="00A5746B" w:rsidRDefault="00354E62" w:rsidP="002956A6">
            <w:pPr>
              <w:jc w:val="center"/>
              <w:rPr>
                <w:sz w:val="22"/>
              </w:rPr>
            </w:pPr>
            <w:r w:rsidRPr="00A5746B">
              <w:rPr>
                <w:sz w:val="22"/>
              </w:rPr>
              <w:t>1,392</w:t>
            </w:r>
          </w:p>
        </w:tc>
        <w:tc>
          <w:tcPr>
            <w:tcW w:w="331" w:type="pct"/>
            <w:shd w:val="clear" w:color="auto" w:fill="auto"/>
            <w:noWrap/>
            <w:vAlign w:val="center"/>
          </w:tcPr>
          <w:p w:rsidR="00354E62" w:rsidRPr="00A5746B" w:rsidRDefault="00354E62" w:rsidP="002956A6">
            <w:pPr>
              <w:jc w:val="center"/>
              <w:rPr>
                <w:sz w:val="22"/>
              </w:rPr>
            </w:pPr>
            <w:r w:rsidRPr="00A5746B">
              <w:rPr>
                <w:sz w:val="22"/>
              </w:rPr>
              <w:t>1,392</w:t>
            </w:r>
          </w:p>
        </w:tc>
        <w:tc>
          <w:tcPr>
            <w:tcW w:w="348" w:type="pct"/>
            <w:shd w:val="clear" w:color="auto" w:fill="auto"/>
            <w:vAlign w:val="center"/>
          </w:tcPr>
          <w:p w:rsidR="00354E62" w:rsidRPr="00A5746B" w:rsidRDefault="00354E62" w:rsidP="002956A6">
            <w:pPr>
              <w:jc w:val="center"/>
              <w:rPr>
                <w:sz w:val="22"/>
              </w:rPr>
            </w:pPr>
            <w:r w:rsidRPr="00A5746B">
              <w:rPr>
                <w:sz w:val="22"/>
              </w:rPr>
              <w:t>1,392</w:t>
            </w:r>
          </w:p>
        </w:tc>
        <w:tc>
          <w:tcPr>
            <w:tcW w:w="427" w:type="pct"/>
            <w:shd w:val="clear" w:color="auto" w:fill="auto"/>
            <w:vAlign w:val="center"/>
          </w:tcPr>
          <w:p w:rsidR="00354E62" w:rsidRPr="00A5746B" w:rsidRDefault="00354E62" w:rsidP="002956A6">
            <w:pPr>
              <w:jc w:val="center"/>
              <w:rPr>
                <w:sz w:val="22"/>
              </w:rPr>
            </w:pPr>
            <w:r w:rsidRPr="00A5746B">
              <w:rPr>
                <w:sz w:val="22"/>
              </w:rPr>
              <w:t>1,392</w:t>
            </w:r>
          </w:p>
        </w:tc>
        <w:tc>
          <w:tcPr>
            <w:tcW w:w="418" w:type="pct"/>
            <w:shd w:val="clear" w:color="auto" w:fill="auto"/>
            <w:vAlign w:val="center"/>
          </w:tcPr>
          <w:p w:rsidR="00354E62" w:rsidRPr="00A5746B" w:rsidRDefault="00354E62" w:rsidP="002956A6">
            <w:pPr>
              <w:jc w:val="center"/>
              <w:rPr>
                <w:sz w:val="22"/>
              </w:rPr>
            </w:pPr>
            <w:r w:rsidRPr="00A5746B">
              <w:rPr>
                <w:sz w:val="22"/>
              </w:rPr>
              <w:t>1,392</w:t>
            </w:r>
          </w:p>
        </w:tc>
      </w:tr>
      <w:tr w:rsidR="00354E62" w:rsidRPr="00A5746B" w:rsidTr="002956A6">
        <w:trPr>
          <w:cantSplit/>
        </w:trPr>
        <w:tc>
          <w:tcPr>
            <w:tcW w:w="273" w:type="pct"/>
            <w:vAlign w:val="bottom"/>
          </w:tcPr>
          <w:p w:rsidR="00354E62" w:rsidRPr="00F740F7" w:rsidRDefault="00354E62" w:rsidP="00F740F7">
            <w:pPr>
              <w:jc w:val="center"/>
              <w:rPr>
                <w:sz w:val="22"/>
              </w:rPr>
            </w:pPr>
            <w:r w:rsidRPr="00F740F7">
              <w:rPr>
                <w:sz w:val="22"/>
              </w:rPr>
              <w:t>4.8</w:t>
            </w:r>
          </w:p>
        </w:tc>
        <w:tc>
          <w:tcPr>
            <w:tcW w:w="1387" w:type="pct"/>
            <w:shd w:val="clear" w:color="auto" w:fill="auto"/>
            <w:noWrap/>
            <w:vAlign w:val="center"/>
          </w:tcPr>
          <w:p w:rsidR="00354E62" w:rsidRPr="00A5746B" w:rsidRDefault="00354E62" w:rsidP="002956A6">
            <w:pPr>
              <w:jc w:val="center"/>
              <w:rPr>
                <w:sz w:val="20"/>
                <w:szCs w:val="20"/>
              </w:rPr>
            </w:pPr>
            <w:r w:rsidRPr="00A5746B">
              <w:rPr>
                <w:sz w:val="20"/>
                <w:szCs w:val="20"/>
              </w:rPr>
              <w:t>Котельная (д.Бачумово, ул. Школьная, 17а)</w:t>
            </w:r>
          </w:p>
        </w:tc>
        <w:tc>
          <w:tcPr>
            <w:tcW w:w="487" w:type="pct"/>
            <w:shd w:val="clear" w:color="auto" w:fill="auto"/>
            <w:noWrap/>
            <w:vAlign w:val="center"/>
          </w:tcPr>
          <w:p w:rsidR="00354E62" w:rsidRPr="00A5746B" w:rsidRDefault="00354E62" w:rsidP="002956A6">
            <w:pPr>
              <w:jc w:val="center"/>
              <w:rPr>
                <w:sz w:val="20"/>
                <w:szCs w:val="20"/>
              </w:rPr>
            </w:pPr>
            <w:r w:rsidRPr="00A5746B">
              <w:rPr>
                <w:sz w:val="20"/>
                <w:szCs w:val="20"/>
              </w:rPr>
              <w:t>Гкал/м.кв</w:t>
            </w:r>
          </w:p>
        </w:tc>
        <w:tc>
          <w:tcPr>
            <w:tcW w:w="333" w:type="pct"/>
            <w:shd w:val="clear" w:color="auto" w:fill="auto"/>
            <w:noWrap/>
            <w:vAlign w:val="center"/>
          </w:tcPr>
          <w:p w:rsidR="00354E62" w:rsidRPr="00A5746B" w:rsidRDefault="00354E62" w:rsidP="002956A6">
            <w:pPr>
              <w:jc w:val="center"/>
              <w:rPr>
                <w:sz w:val="22"/>
              </w:rPr>
            </w:pPr>
            <w:r w:rsidRPr="00A5746B">
              <w:rPr>
                <w:sz w:val="22"/>
              </w:rPr>
              <w:t>1,442</w:t>
            </w:r>
          </w:p>
        </w:tc>
        <w:tc>
          <w:tcPr>
            <w:tcW w:w="323" w:type="pct"/>
            <w:shd w:val="clear" w:color="auto" w:fill="auto"/>
            <w:noWrap/>
            <w:vAlign w:val="center"/>
          </w:tcPr>
          <w:p w:rsidR="00354E62" w:rsidRPr="00A5746B" w:rsidRDefault="00354E62" w:rsidP="002956A6">
            <w:pPr>
              <w:jc w:val="center"/>
              <w:rPr>
                <w:sz w:val="22"/>
              </w:rPr>
            </w:pPr>
            <w:r w:rsidRPr="00A5746B">
              <w:rPr>
                <w:sz w:val="22"/>
              </w:rPr>
              <w:t>1,442</w:t>
            </w:r>
          </w:p>
        </w:tc>
        <w:tc>
          <w:tcPr>
            <w:tcW w:w="342" w:type="pct"/>
            <w:shd w:val="clear" w:color="auto" w:fill="auto"/>
            <w:noWrap/>
            <w:vAlign w:val="center"/>
          </w:tcPr>
          <w:p w:rsidR="00354E62" w:rsidRPr="00A5746B" w:rsidRDefault="00354E62" w:rsidP="002956A6">
            <w:pPr>
              <w:jc w:val="center"/>
              <w:rPr>
                <w:sz w:val="22"/>
              </w:rPr>
            </w:pPr>
            <w:r w:rsidRPr="00A5746B">
              <w:rPr>
                <w:sz w:val="22"/>
              </w:rPr>
              <w:t>1,442</w:t>
            </w:r>
          </w:p>
        </w:tc>
        <w:tc>
          <w:tcPr>
            <w:tcW w:w="331" w:type="pct"/>
            <w:shd w:val="clear" w:color="auto" w:fill="auto"/>
            <w:noWrap/>
            <w:vAlign w:val="center"/>
          </w:tcPr>
          <w:p w:rsidR="00354E62" w:rsidRPr="00A5746B" w:rsidRDefault="00354E62" w:rsidP="002956A6">
            <w:pPr>
              <w:jc w:val="center"/>
              <w:rPr>
                <w:sz w:val="22"/>
              </w:rPr>
            </w:pPr>
            <w:r w:rsidRPr="00A5746B">
              <w:rPr>
                <w:sz w:val="22"/>
              </w:rPr>
              <w:t>1,442</w:t>
            </w:r>
          </w:p>
        </w:tc>
        <w:tc>
          <w:tcPr>
            <w:tcW w:w="331" w:type="pct"/>
            <w:shd w:val="clear" w:color="auto" w:fill="auto"/>
            <w:noWrap/>
            <w:vAlign w:val="center"/>
          </w:tcPr>
          <w:p w:rsidR="00354E62" w:rsidRPr="00A5746B" w:rsidRDefault="00354E62" w:rsidP="002956A6">
            <w:pPr>
              <w:jc w:val="center"/>
              <w:rPr>
                <w:sz w:val="22"/>
              </w:rPr>
            </w:pPr>
            <w:r w:rsidRPr="00A5746B">
              <w:rPr>
                <w:sz w:val="22"/>
              </w:rPr>
              <w:t>1,442</w:t>
            </w:r>
          </w:p>
        </w:tc>
        <w:tc>
          <w:tcPr>
            <w:tcW w:w="348" w:type="pct"/>
            <w:shd w:val="clear" w:color="auto" w:fill="auto"/>
            <w:vAlign w:val="center"/>
          </w:tcPr>
          <w:p w:rsidR="00354E62" w:rsidRPr="00A5746B" w:rsidRDefault="00354E62" w:rsidP="002956A6">
            <w:pPr>
              <w:jc w:val="center"/>
              <w:rPr>
                <w:sz w:val="22"/>
              </w:rPr>
            </w:pPr>
            <w:r w:rsidRPr="00A5746B">
              <w:rPr>
                <w:sz w:val="22"/>
              </w:rPr>
              <w:t>1,442</w:t>
            </w:r>
          </w:p>
        </w:tc>
        <w:tc>
          <w:tcPr>
            <w:tcW w:w="427" w:type="pct"/>
            <w:shd w:val="clear" w:color="auto" w:fill="auto"/>
            <w:vAlign w:val="center"/>
          </w:tcPr>
          <w:p w:rsidR="00354E62" w:rsidRPr="00A5746B" w:rsidRDefault="00354E62" w:rsidP="002956A6">
            <w:pPr>
              <w:jc w:val="center"/>
              <w:rPr>
                <w:sz w:val="22"/>
              </w:rPr>
            </w:pPr>
            <w:r w:rsidRPr="00A5746B">
              <w:rPr>
                <w:sz w:val="22"/>
              </w:rPr>
              <w:t>1,442</w:t>
            </w:r>
          </w:p>
        </w:tc>
        <w:tc>
          <w:tcPr>
            <w:tcW w:w="418" w:type="pct"/>
            <w:shd w:val="clear" w:color="auto" w:fill="auto"/>
            <w:vAlign w:val="center"/>
          </w:tcPr>
          <w:p w:rsidR="00354E62" w:rsidRPr="00A5746B" w:rsidRDefault="00354E62" w:rsidP="002956A6">
            <w:pPr>
              <w:jc w:val="center"/>
              <w:rPr>
                <w:sz w:val="22"/>
              </w:rPr>
            </w:pPr>
            <w:r w:rsidRPr="00A5746B">
              <w:rPr>
                <w:sz w:val="22"/>
              </w:rPr>
              <w:t>1,442</w:t>
            </w:r>
          </w:p>
        </w:tc>
      </w:tr>
      <w:tr w:rsidR="00354E62" w:rsidRPr="00A5746B" w:rsidTr="002956A6">
        <w:trPr>
          <w:cantSplit/>
        </w:trPr>
        <w:tc>
          <w:tcPr>
            <w:tcW w:w="273" w:type="pct"/>
            <w:vAlign w:val="bottom"/>
          </w:tcPr>
          <w:p w:rsidR="00354E62" w:rsidRPr="00F740F7" w:rsidRDefault="00354E62" w:rsidP="00F740F7">
            <w:pPr>
              <w:jc w:val="center"/>
              <w:rPr>
                <w:sz w:val="22"/>
              </w:rPr>
            </w:pPr>
            <w:r w:rsidRPr="00F740F7">
              <w:rPr>
                <w:sz w:val="22"/>
              </w:rPr>
              <w:t>4.9</w:t>
            </w:r>
          </w:p>
        </w:tc>
        <w:tc>
          <w:tcPr>
            <w:tcW w:w="1387" w:type="pct"/>
            <w:shd w:val="clear" w:color="auto" w:fill="auto"/>
            <w:noWrap/>
            <w:vAlign w:val="center"/>
          </w:tcPr>
          <w:p w:rsidR="00354E62" w:rsidRPr="00A5746B" w:rsidRDefault="00354E62" w:rsidP="002956A6">
            <w:pPr>
              <w:jc w:val="center"/>
              <w:rPr>
                <w:sz w:val="20"/>
                <w:szCs w:val="20"/>
              </w:rPr>
            </w:pPr>
            <w:r w:rsidRPr="00A5746B">
              <w:rPr>
                <w:sz w:val="20"/>
                <w:szCs w:val="20"/>
              </w:rPr>
              <w:t>Котельная (д. Ворца, ул. Чапаевская, 66)</w:t>
            </w:r>
          </w:p>
        </w:tc>
        <w:tc>
          <w:tcPr>
            <w:tcW w:w="487" w:type="pct"/>
            <w:shd w:val="clear" w:color="auto" w:fill="auto"/>
            <w:noWrap/>
            <w:vAlign w:val="center"/>
          </w:tcPr>
          <w:p w:rsidR="00354E62" w:rsidRPr="00A5746B" w:rsidRDefault="00354E62" w:rsidP="002956A6">
            <w:pPr>
              <w:jc w:val="center"/>
              <w:rPr>
                <w:sz w:val="20"/>
                <w:szCs w:val="20"/>
              </w:rPr>
            </w:pPr>
            <w:r w:rsidRPr="00A5746B">
              <w:rPr>
                <w:sz w:val="20"/>
                <w:szCs w:val="20"/>
              </w:rPr>
              <w:t>Гкал/м.кв</w:t>
            </w:r>
          </w:p>
        </w:tc>
        <w:tc>
          <w:tcPr>
            <w:tcW w:w="333" w:type="pct"/>
            <w:shd w:val="clear" w:color="auto" w:fill="auto"/>
            <w:noWrap/>
            <w:vAlign w:val="center"/>
          </w:tcPr>
          <w:p w:rsidR="00354E62" w:rsidRPr="00A5746B" w:rsidRDefault="00354E62" w:rsidP="002956A6">
            <w:pPr>
              <w:jc w:val="center"/>
              <w:rPr>
                <w:sz w:val="22"/>
              </w:rPr>
            </w:pPr>
            <w:r w:rsidRPr="00A5746B">
              <w:rPr>
                <w:sz w:val="22"/>
              </w:rPr>
              <w:t>2,167</w:t>
            </w:r>
          </w:p>
        </w:tc>
        <w:tc>
          <w:tcPr>
            <w:tcW w:w="323" w:type="pct"/>
            <w:shd w:val="clear" w:color="auto" w:fill="auto"/>
            <w:noWrap/>
            <w:vAlign w:val="center"/>
          </w:tcPr>
          <w:p w:rsidR="00354E62" w:rsidRPr="00A5746B" w:rsidRDefault="00354E62" w:rsidP="002956A6">
            <w:pPr>
              <w:jc w:val="center"/>
              <w:rPr>
                <w:sz w:val="22"/>
              </w:rPr>
            </w:pPr>
            <w:r w:rsidRPr="00A5746B">
              <w:rPr>
                <w:sz w:val="22"/>
              </w:rPr>
              <w:t>2,167</w:t>
            </w:r>
          </w:p>
        </w:tc>
        <w:tc>
          <w:tcPr>
            <w:tcW w:w="342" w:type="pct"/>
            <w:shd w:val="clear" w:color="auto" w:fill="auto"/>
            <w:noWrap/>
            <w:vAlign w:val="center"/>
          </w:tcPr>
          <w:p w:rsidR="00354E62" w:rsidRPr="00A5746B" w:rsidRDefault="00354E62" w:rsidP="002956A6">
            <w:pPr>
              <w:jc w:val="center"/>
              <w:rPr>
                <w:sz w:val="22"/>
              </w:rPr>
            </w:pPr>
            <w:r w:rsidRPr="00A5746B">
              <w:rPr>
                <w:sz w:val="22"/>
              </w:rPr>
              <w:t>2,167</w:t>
            </w:r>
          </w:p>
        </w:tc>
        <w:tc>
          <w:tcPr>
            <w:tcW w:w="331" w:type="pct"/>
            <w:shd w:val="clear" w:color="auto" w:fill="auto"/>
            <w:noWrap/>
            <w:vAlign w:val="center"/>
          </w:tcPr>
          <w:p w:rsidR="00354E62" w:rsidRPr="00A5746B" w:rsidRDefault="00354E62" w:rsidP="002956A6">
            <w:pPr>
              <w:jc w:val="center"/>
              <w:rPr>
                <w:sz w:val="22"/>
              </w:rPr>
            </w:pPr>
            <w:r w:rsidRPr="00A5746B">
              <w:rPr>
                <w:sz w:val="22"/>
              </w:rPr>
              <w:t>2,167</w:t>
            </w:r>
          </w:p>
        </w:tc>
        <w:tc>
          <w:tcPr>
            <w:tcW w:w="331" w:type="pct"/>
            <w:shd w:val="clear" w:color="auto" w:fill="auto"/>
            <w:noWrap/>
            <w:vAlign w:val="center"/>
          </w:tcPr>
          <w:p w:rsidR="00354E62" w:rsidRPr="00A5746B" w:rsidRDefault="00354E62" w:rsidP="002956A6">
            <w:pPr>
              <w:jc w:val="center"/>
              <w:rPr>
                <w:sz w:val="22"/>
              </w:rPr>
            </w:pPr>
            <w:r w:rsidRPr="00A5746B">
              <w:rPr>
                <w:sz w:val="22"/>
              </w:rPr>
              <w:t>2,167</w:t>
            </w:r>
          </w:p>
        </w:tc>
        <w:tc>
          <w:tcPr>
            <w:tcW w:w="348" w:type="pct"/>
            <w:shd w:val="clear" w:color="auto" w:fill="auto"/>
            <w:vAlign w:val="center"/>
          </w:tcPr>
          <w:p w:rsidR="00354E62" w:rsidRPr="00A5746B" w:rsidRDefault="00354E62" w:rsidP="002956A6">
            <w:pPr>
              <w:jc w:val="center"/>
              <w:rPr>
                <w:sz w:val="22"/>
              </w:rPr>
            </w:pPr>
            <w:r w:rsidRPr="00A5746B">
              <w:rPr>
                <w:sz w:val="22"/>
              </w:rPr>
              <w:t>2,167</w:t>
            </w:r>
          </w:p>
        </w:tc>
        <w:tc>
          <w:tcPr>
            <w:tcW w:w="427" w:type="pct"/>
            <w:shd w:val="clear" w:color="auto" w:fill="auto"/>
            <w:vAlign w:val="center"/>
          </w:tcPr>
          <w:p w:rsidR="00354E62" w:rsidRPr="00A5746B" w:rsidRDefault="00354E62" w:rsidP="002956A6">
            <w:pPr>
              <w:jc w:val="center"/>
              <w:rPr>
                <w:sz w:val="22"/>
              </w:rPr>
            </w:pPr>
            <w:r w:rsidRPr="00A5746B">
              <w:rPr>
                <w:sz w:val="22"/>
              </w:rPr>
              <w:t>2,167</w:t>
            </w:r>
          </w:p>
        </w:tc>
        <w:tc>
          <w:tcPr>
            <w:tcW w:w="418" w:type="pct"/>
            <w:shd w:val="clear" w:color="auto" w:fill="auto"/>
            <w:vAlign w:val="center"/>
          </w:tcPr>
          <w:p w:rsidR="00354E62" w:rsidRPr="00A5746B" w:rsidRDefault="00354E62" w:rsidP="002956A6">
            <w:pPr>
              <w:jc w:val="center"/>
              <w:rPr>
                <w:sz w:val="22"/>
              </w:rPr>
            </w:pPr>
            <w:r w:rsidRPr="00A5746B">
              <w:rPr>
                <w:sz w:val="22"/>
              </w:rPr>
              <w:t>2,167</w:t>
            </w:r>
          </w:p>
        </w:tc>
      </w:tr>
      <w:tr w:rsidR="00354E62" w:rsidRPr="00A5746B" w:rsidTr="002956A6">
        <w:trPr>
          <w:cantSplit/>
        </w:trPr>
        <w:tc>
          <w:tcPr>
            <w:tcW w:w="273" w:type="pct"/>
            <w:vAlign w:val="bottom"/>
          </w:tcPr>
          <w:p w:rsidR="00354E62" w:rsidRPr="00F740F7" w:rsidRDefault="00354E62" w:rsidP="00F740F7">
            <w:pPr>
              <w:jc w:val="center"/>
              <w:rPr>
                <w:sz w:val="22"/>
              </w:rPr>
            </w:pPr>
            <w:r w:rsidRPr="00F740F7">
              <w:rPr>
                <w:sz w:val="22"/>
              </w:rPr>
              <w:t>4.10</w:t>
            </w:r>
          </w:p>
        </w:tc>
        <w:tc>
          <w:tcPr>
            <w:tcW w:w="1387" w:type="pct"/>
            <w:shd w:val="clear" w:color="auto" w:fill="auto"/>
            <w:noWrap/>
            <w:vAlign w:val="center"/>
          </w:tcPr>
          <w:p w:rsidR="00354E62" w:rsidRPr="00A5746B" w:rsidRDefault="00354E62" w:rsidP="002956A6">
            <w:pPr>
              <w:jc w:val="center"/>
              <w:rPr>
                <w:sz w:val="20"/>
                <w:szCs w:val="20"/>
              </w:rPr>
            </w:pPr>
            <w:r w:rsidRPr="00A5746B">
              <w:rPr>
                <w:sz w:val="20"/>
                <w:szCs w:val="20"/>
              </w:rPr>
              <w:t>Котельная (с.Укан, ул. Советская, 15б)</w:t>
            </w:r>
          </w:p>
        </w:tc>
        <w:tc>
          <w:tcPr>
            <w:tcW w:w="487" w:type="pct"/>
            <w:shd w:val="clear" w:color="auto" w:fill="auto"/>
            <w:noWrap/>
            <w:vAlign w:val="center"/>
          </w:tcPr>
          <w:p w:rsidR="00354E62" w:rsidRPr="00A5746B" w:rsidRDefault="00354E62" w:rsidP="002956A6">
            <w:pPr>
              <w:jc w:val="center"/>
              <w:rPr>
                <w:sz w:val="20"/>
                <w:szCs w:val="20"/>
              </w:rPr>
            </w:pPr>
            <w:r w:rsidRPr="00A5746B">
              <w:rPr>
                <w:sz w:val="20"/>
                <w:szCs w:val="20"/>
              </w:rPr>
              <w:t>Гкал/м.кв</w:t>
            </w:r>
          </w:p>
        </w:tc>
        <w:tc>
          <w:tcPr>
            <w:tcW w:w="333" w:type="pct"/>
            <w:shd w:val="clear" w:color="auto" w:fill="auto"/>
            <w:noWrap/>
            <w:vAlign w:val="center"/>
          </w:tcPr>
          <w:p w:rsidR="00354E62" w:rsidRPr="00A5746B" w:rsidRDefault="00354E62" w:rsidP="002956A6">
            <w:pPr>
              <w:jc w:val="center"/>
              <w:rPr>
                <w:sz w:val="22"/>
              </w:rPr>
            </w:pPr>
            <w:r w:rsidRPr="00A5746B">
              <w:rPr>
                <w:sz w:val="22"/>
              </w:rPr>
              <w:t>1,860</w:t>
            </w:r>
          </w:p>
        </w:tc>
        <w:tc>
          <w:tcPr>
            <w:tcW w:w="323" w:type="pct"/>
            <w:shd w:val="clear" w:color="auto" w:fill="auto"/>
            <w:noWrap/>
            <w:vAlign w:val="center"/>
          </w:tcPr>
          <w:p w:rsidR="00354E62" w:rsidRPr="00A5746B" w:rsidRDefault="00354E62" w:rsidP="002956A6">
            <w:pPr>
              <w:jc w:val="center"/>
              <w:rPr>
                <w:sz w:val="22"/>
              </w:rPr>
            </w:pPr>
            <w:r w:rsidRPr="00A5746B">
              <w:rPr>
                <w:sz w:val="22"/>
              </w:rPr>
              <w:t>1,860</w:t>
            </w:r>
          </w:p>
        </w:tc>
        <w:tc>
          <w:tcPr>
            <w:tcW w:w="342" w:type="pct"/>
            <w:shd w:val="clear" w:color="auto" w:fill="auto"/>
            <w:noWrap/>
            <w:vAlign w:val="center"/>
          </w:tcPr>
          <w:p w:rsidR="00354E62" w:rsidRPr="00A5746B" w:rsidRDefault="00354E62" w:rsidP="002956A6">
            <w:pPr>
              <w:jc w:val="center"/>
              <w:rPr>
                <w:sz w:val="22"/>
              </w:rPr>
            </w:pPr>
            <w:r w:rsidRPr="00A5746B">
              <w:rPr>
                <w:sz w:val="22"/>
              </w:rPr>
              <w:t>1,860</w:t>
            </w:r>
          </w:p>
        </w:tc>
        <w:tc>
          <w:tcPr>
            <w:tcW w:w="331" w:type="pct"/>
            <w:shd w:val="clear" w:color="auto" w:fill="auto"/>
            <w:noWrap/>
            <w:vAlign w:val="center"/>
          </w:tcPr>
          <w:p w:rsidR="00354E62" w:rsidRPr="00A5746B" w:rsidRDefault="00354E62" w:rsidP="002956A6">
            <w:pPr>
              <w:jc w:val="center"/>
              <w:rPr>
                <w:sz w:val="22"/>
              </w:rPr>
            </w:pPr>
            <w:r w:rsidRPr="00A5746B">
              <w:rPr>
                <w:sz w:val="22"/>
              </w:rPr>
              <w:t>1,860</w:t>
            </w:r>
          </w:p>
        </w:tc>
        <w:tc>
          <w:tcPr>
            <w:tcW w:w="331" w:type="pct"/>
            <w:shd w:val="clear" w:color="auto" w:fill="auto"/>
            <w:noWrap/>
            <w:vAlign w:val="center"/>
          </w:tcPr>
          <w:p w:rsidR="00354E62" w:rsidRPr="00A5746B" w:rsidRDefault="00354E62" w:rsidP="002956A6">
            <w:pPr>
              <w:jc w:val="center"/>
              <w:rPr>
                <w:sz w:val="22"/>
              </w:rPr>
            </w:pPr>
            <w:r w:rsidRPr="00A5746B">
              <w:rPr>
                <w:sz w:val="22"/>
              </w:rPr>
              <w:t>1,860</w:t>
            </w:r>
          </w:p>
        </w:tc>
        <w:tc>
          <w:tcPr>
            <w:tcW w:w="348" w:type="pct"/>
            <w:shd w:val="clear" w:color="auto" w:fill="auto"/>
            <w:vAlign w:val="center"/>
          </w:tcPr>
          <w:p w:rsidR="00354E62" w:rsidRPr="00A5746B" w:rsidRDefault="00354E62" w:rsidP="002956A6">
            <w:pPr>
              <w:jc w:val="center"/>
              <w:rPr>
                <w:sz w:val="22"/>
              </w:rPr>
            </w:pPr>
            <w:r w:rsidRPr="00A5746B">
              <w:rPr>
                <w:sz w:val="22"/>
              </w:rPr>
              <w:t>1,860</w:t>
            </w:r>
          </w:p>
        </w:tc>
        <w:tc>
          <w:tcPr>
            <w:tcW w:w="427" w:type="pct"/>
            <w:shd w:val="clear" w:color="auto" w:fill="auto"/>
            <w:vAlign w:val="center"/>
          </w:tcPr>
          <w:p w:rsidR="00354E62" w:rsidRPr="00A5746B" w:rsidRDefault="00354E62" w:rsidP="002956A6">
            <w:pPr>
              <w:jc w:val="center"/>
              <w:rPr>
                <w:sz w:val="22"/>
              </w:rPr>
            </w:pPr>
            <w:r w:rsidRPr="00A5746B">
              <w:rPr>
                <w:sz w:val="22"/>
              </w:rPr>
              <w:t>1,860</w:t>
            </w:r>
          </w:p>
        </w:tc>
        <w:tc>
          <w:tcPr>
            <w:tcW w:w="418" w:type="pct"/>
            <w:shd w:val="clear" w:color="auto" w:fill="auto"/>
            <w:vAlign w:val="center"/>
          </w:tcPr>
          <w:p w:rsidR="00354E62" w:rsidRPr="00A5746B" w:rsidRDefault="00354E62" w:rsidP="002956A6">
            <w:pPr>
              <w:jc w:val="center"/>
              <w:rPr>
                <w:sz w:val="22"/>
              </w:rPr>
            </w:pPr>
            <w:r w:rsidRPr="00A5746B">
              <w:rPr>
                <w:sz w:val="22"/>
              </w:rPr>
              <w:t>1,860</w:t>
            </w:r>
          </w:p>
        </w:tc>
      </w:tr>
      <w:tr w:rsidR="00354E62" w:rsidRPr="00A5746B" w:rsidTr="002956A6">
        <w:trPr>
          <w:cantSplit/>
        </w:trPr>
        <w:tc>
          <w:tcPr>
            <w:tcW w:w="273" w:type="pct"/>
            <w:vAlign w:val="bottom"/>
          </w:tcPr>
          <w:p w:rsidR="00354E62" w:rsidRPr="00F740F7" w:rsidRDefault="00354E62" w:rsidP="00F740F7">
            <w:pPr>
              <w:jc w:val="center"/>
              <w:rPr>
                <w:sz w:val="22"/>
              </w:rPr>
            </w:pPr>
            <w:r w:rsidRPr="00F740F7">
              <w:rPr>
                <w:sz w:val="22"/>
              </w:rPr>
              <w:t>4.11</w:t>
            </w:r>
          </w:p>
        </w:tc>
        <w:tc>
          <w:tcPr>
            <w:tcW w:w="1387" w:type="pct"/>
            <w:shd w:val="clear" w:color="auto" w:fill="auto"/>
            <w:noWrap/>
            <w:vAlign w:val="center"/>
          </w:tcPr>
          <w:p w:rsidR="00354E62" w:rsidRPr="00A5746B" w:rsidRDefault="00354E62" w:rsidP="002956A6">
            <w:pPr>
              <w:jc w:val="center"/>
              <w:rPr>
                <w:sz w:val="20"/>
                <w:szCs w:val="20"/>
              </w:rPr>
            </w:pPr>
            <w:r w:rsidRPr="00A5746B">
              <w:rPr>
                <w:sz w:val="20"/>
                <w:szCs w:val="20"/>
              </w:rPr>
              <w:t>Котельная (п. Яр, ул. Ворошилова, 10ж)</w:t>
            </w:r>
          </w:p>
        </w:tc>
        <w:tc>
          <w:tcPr>
            <w:tcW w:w="487" w:type="pct"/>
            <w:shd w:val="clear" w:color="auto" w:fill="auto"/>
            <w:noWrap/>
            <w:vAlign w:val="center"/>
          </w:tcPr>
          <w:p w:rsidR="00354E62" w:rsidRPr="00A5746B" w:rsidRDefault="00354E62" w:rsidP="002956A6">
            <w:pPr>
              <w:jc w:val="center"/>
              <w:rPr>
                <w:sz w:val="20"/>
                <w:szCs w:val="20"/>
              </w:rPr>
            </w:pPr>
            <w:r w:rsidRPr="00A5746B">
              <w:rPr>
                <w:sz w:val="20"/>
                <w:szCs w:val="20"/>
              </w:rPr>
              <w:t>Гкал/м.кв</w:t>
            </w:r>
          </w:p>
        </w:tc>
        <w:tc>
          <w:tcPr>
            <w:tcW w:w="333" w:type="pct"/>
            <w:shd w:val="clear" w:color="auto" w:fill="auto"/>
            <w:noWrap/>
            <w:vAlign w:val="center"/>
          </w:tcPr>
          <w:p w:rsidR="00354E62" w:rsidRPr="00A5746B" w:rsidRDefault="00354E62" w:rsidP="002956A6">
            <w:pPr>
              <w:jc w:val="center"/>
              <w:rPr>
                <w:sz w:val="22"/>
              </w:rPr>
            </w:pPr>
            <w:r w:rsidRPr="00A5746B">
              <w:rPr>
                <w:sz w:val="22"/>
              </w:rPr>
              <w:t>0,000</w:t>
            </w:r>
          </w:p>
        </w:tc>
        <w:tc>
          <w:tcPr>
            <w:tcW w:w="323" w:type="pct"/>
            <w:shd w:val="clear" w:color="auto" w:fill="auto"/>
            <w:noWrap/>
            <w:vAlign w:val="center"/>
          </w:tcPr>
          <w:p w:rsidR="00354E62" w:rsidRPr="00A5746B" w:rsidRDefault="00354E62" w:rsidP="002956A6">
            <w:pPr>
              <w:jc w:val="center"/>
              <w:rPr>
                <w:sz w:val="22"/>
              </w:rPr>
            </w:pPr>
            <w:r w:rsidRPr="00A5746B">
              <w:rPr>
                <w:sz w:val="22"/>
              </w:rPr>
              <w:t>0,000</w:t>
            </w:r>
          </w:p>
        </w:tc>
        <w:tc>
          <w:tcPr>
            <w:tcW w:w="342" w:type="pct"/>
            <w:shd w:val="clear" w:color="auto" w:fill="auto"/>
            <w:noWrap/>
            <w:vAlign w:val="center"/>
          </w:tcPr>
          <w:p w:rsidR="00354E62" w:rsidRPr="00A5746B" w:rsidRDefault="00354E62" w:rsidP="002956A6">
            <w:pPr>
              <w:jc w:val="center"/>
              <w:rPr>
                <w:sz w:val="22"/>
              </w:rPr>
            </w:pPr>
            <w:r w:rsidRPr="00A5746B">
              <w:rPr>
                <w:sz w:val="22"/>
              </w:rPr>
              <w:t>0,000</w:t>
            </w:r>
          </w:p>
        </w:tc>
        <w:tc>
          <w:tcPr>
            <w:tcW w:w="331" w:type="pct"/>
            <w:shd w:val="clear" w:color="auto" w:fill="auto"/>
            <w:noWrap/>
            <w:vAlign w:val="center"/>
          </w:tcPr>
          <w:p w:rsidR="00354E62" w:rsidRPr="00A5746B" w:rsidRDefault="00354E62" w:rsidP="002956A6">
            <w:pPr>
              <w:jc w:val="center"/>
              <w:rPr>
                <w:sz w:val="22"/>
              </w:rPr>
            </w:pPr>
            <w:r w:rsidRPr="00A5746B">
              <w:rPr>
                <w:sz w:val="22"/>
              </w:rPr>
              <w:t>0,000</w:t>
            </w:r>
          </w:p>
        </w:tc>
        <w:tc>
          <w:tcPr>
            <w:tcW w:w="331" w:type="pct"/>
            <w:shd w:val="clear" w:color="auto" w:fill="auto"/>
            <w:noWrap/>
            <w:vAlign w:val="center"/>
          </w:tcPr>
          <w:p w:rsidR="00354E62" w:rsidRPr="00A5746B" w:rsidRDefault="00354E62" w:rsidP="002956A6">
            <w:pPr>
              <w:jc w:val="center"/>
              <w:rPr>
                <w:sz w:val="22"/>
              </w:rPr>
            </w:pPr>
            <w:r w:rsidRPr="00A5746B">
              <w:rPr>
                <w:sz w:val="22"/>
              </w:rPr>
              <w:t>0,000</w:t>
            </w:r>
          </w:p>
        </w:tc>
        <w:tc>
          <w:tcPr>
            <w:tcW w:w="348" w:type="pct"/>
            <w:shd w:val="clear" w:color="auto" w:fill="auto"/>
            <w:vAlign w:val="center"/>
          </w:tcPr>
          <w:p w:rsidR="00354E62" w:rsidRPr="00A5746B" w:rsidRDefault="00354E62" w:rsidP="002956A6">
            <w:pPr>
              <w:jc w:val="center"/>
              <w:rPr>
                <w:sz w:val="22"/>
              </w:rPr>
            </w:pPr>
            <w:r w:rsidRPr="00A5746B">
              <w:rPr>
                <w:sz w:val="22"/>
              </w:rPr>
              <w:t>0,000</w:t>
            </w:r>
          </w:p>
        </w:tc>
        <w:tc>
          <w:tcPr>
            <w:tcW w:w="427" w:type="pct"/>
            <w:shd w:val="clear" w:color="auto" w:fill="auto"/>
            <w:vAlign w:val="center"/>
          </w:tcPr>
          <w:p w:rsidR="00354E62" w:rsidRPr="00A5746B" w:rsidRDefault="00354E62" w:rsidP="002956A6">
            <w:pPr>
              <w:jc w:val="center"/>
              <w:rPr>
                <w:sz w:val="22"/>
              </w:rPr>
            </w:pPr>
            <w:r w:rsidRPr="00A5746B">
              <w:rPr>
                <w:sz w:val="22"/>
              </w:rPr>
              <w:t>0,000</w:t>
            </w:r>
          </w:p>
        </w:tc>
        <w:tc>
          <w:tcPr>
            <w:tcW w:w="418" w:type="pct"/>
            <w:shd w:val="clear" w:color="auto" w:fill="auto"/>
            <w:vAlign w:val="center"/>
          </w:tcPr>
          <w:p w:rsidR="00354E62" w:rsidRPr="00A5746B" w:rsidRDefault="00354E62" w:rsidP="002956A6">
            <w:pPr>
              <w:jc w:val="center"/>
              <w:rPr>
                <w:sz w:val="22"/>
              </w:rPr>
            </w:pPr>
            <w:r w:rsidRPr="00A5746B">
              <w:rPr>
                <w:sz w:val="22"/>
              </w:rPr>
              <w:t>0,000</w:t>
            </w:r>
          </w:p>
        </w:tc>
      </w:tr>
      <w:tr w:rsidR="00354E62" w:rsidRPr="00A5746B" w:rsidTr="002956A6">
        <w:trPr>
          <w:cantSplit/>
        </w:trPr>
        <w:tc>
          <w:tcPr>
            <w:tcW w:w="273" w:type="pct"/>
            <w:vAlign w:val="bottom"/>
          </w:tcPr>
          <w:p w:rsidR="00354E62" w:rsidRPr="00F740F7" w:rsidRDefault="00354E62" w:rsidP="00F740F7">
            <w:pPr>
              <w:jc w:val="center"/>
              <w:rPr>
                <w:sz w:val="22"/>
              </w:rPr>
            </w:pPr>
            <w:r w:rsidRPr="00F740F7">
              <w:rPr>
                <w:sz w:val="22"/>
              </w:rPr>
              <w:t>4.12</w:t>
            </w:r>
          </w:p>
        </w:tc>
        <w:tc>
          <w:tcPr>
            <w:tcW w:w="1387" w:type="pct"/>
            <w:shd w:val="clear" w:color="auto" w:fill="auto"/>
            <w:noWrap/>
            <w:vAlign w:val="center"/>
          </w:tcPr>
          <w:p w:rsidR="00354E62" w:rsidRPr="00A5746B" w:rsidRDefault="00354E62" w:rsidP="002956A6">
            <w:pPr>
              <w:jc w:val="center"/>
              <w:rPr>
                <w:sz w:val="20"/>
                <w:szCs w:val="20"/>
              </w:rPr>
            </w:pPr>
            <w:r w:rsidRPr="00A5746B">
              <w:rPr>
                <w:sz w:val="20"/>
                <w:szCs w:val="20"/>
              </w:rPr>
              <w:t>Котельная (д.Бармашур, ул. Советская, 42а)</w:t>
            </w:r>
          </w:p>
        </w:tc>
        <w:tc>
          <w:tcPr>
            <w:tcW w:w="487" w:type="pct"/>
            <w:shd w:val="clear" w:color="auto" w:fill="auto"/>
            <w:noWrap/>
            <w:vAlign w:val="center"/>
          </w:tcPr>
          <w:p w:rsidR="00354E62" w:rsidRPr="00A5746B" w:rsidRDefault="00354E62" w:rsidP="002956A6">
            <w:pPr>
              <w:jc w:val="center"/>
              <w:rPr>
                <w:sz w:val="20"/>
                <w:szCs w:val="20"/>
              </w:rPr>
            </w:pPr>
            <w:r w:rsidRPr="00A5746B">
              <w:rPr>
                <w:sz w:val="20"/>
                <w:szCs w:val="20"/>
              </w:rPr>
              <w:t>Гкал/м.кв</w:t>
            </w:r>
          </w:p>
        </w:tc>
        <w:tc>
          <w:tcPr>
            <w:tcW w:w="333" w:type="pct"/>
            <w:shd w:val="clear" w:color="auto" w:fill="auto"/>
            <w:noWrap/>
            <w:vAlign w:val="center"/>
          </w:tcPr>
          <w:p w:rsidR="00354E62" w:rsidRPr="00A5746B" w:rsidRDefault="00354E62" w:rsidP="002956A6">
            <w:pPr>
              <w:jc w:val="center"/>
              <w:rPr>
                <w:sz w:val="22"/>
              </w:rPr>
            </w:pPr>
            <w:r w:rsidRPr="00A5746B">
              <w:rPr>
                <w:sz w:val="22"/>
              </w:rPr>
              <w:t>1,665</w:t>
            </w:r>
          </w:p>
        </w:tc>
        <w:tc>
          <w:tcPr>
            <w:tcW w:w="323" w:type="pct"/>
            <w:shd w:val="clear" w:color="auto" w:fill="auto"/>
            <w:noWrap/>
            <w:vAlign w:val="center"/>
          </w:tcPr>
          <w:p w:rsidR="00354E62" w:rsidRPr="00A5746B" w:rsidRDefault="00354E62" w:rsidP="002956A6">
            <w:pPr>
              <w:jc w:val="center"/>
              <w:rPr>
                <w:sz w:val="22"/>
              </w:rPr>
            </w:pPr>
            <w:r w:rsidRPr="00A5746B">
              <w:rPr>
                <w:sz w:val="22"/>
              </w:rPr>
              <w:t>1,665</w:t>
            </w:r>
          </w:p>
        </w:tc>
        <w:tc>
          <w:tcPr>
            <w:tcW w:w="342" w:type="pct"/>
            <w:shd w:val="clear" w:color="auto" w:fill="auto"/>
            <w:noWrap/>
            <w:vAlign w:val="center"/>
          </w:tcPr>
          <w:p w:rsidR="00354E62" w:rsidRPr="00A5746B" w:rsidRDefault="00354E62" w:rsidP="002956A6">
            <w:pPr>
              <w:jc w:val="center"/>
              <w:rPr>
                <w:sz w:val="22"/>
              </w:rPr>
            </w:pPr>
            <w:r w:rsidRPr="00A5746B">
              <w:rPr>
                <w:sz w:val="22"/>
              </w:rPr>
              <w:t>1,665</w:t>
            </w:r>
          </w:p>
        </w:tc>
        <w:tc>
          <w:tcPr>
            <w:tcW w:w="331" w:type="pct"/>
            <w:shd w:val="clear" w:color="auto" w:fill="auto"/>
            <w:noWrap/>
            <w:vAlign w:val="center"/>
          </w:tcPr>
          <w:p w:rsidR="00354E62" w:rsidRPr="00A5746B" w:rsidRDefault="00354E62" w:rsidP="002956A6">
            <w:pPr>
              <w:jc w:val="center"/>
              <w:rPr>
                <w:sz w:val="22"/>
              </w:rPr>
            </w:pPr>
            <w:r w:rsidRPr="00A5746B">
              <w:rPr>
                <w:sz w:val="22"/>
              </w:rPr>
              <w:t>1,665</w:t>
            </w:r>
          </w:p>
        </w:tc>
        <w:tc>
          <w:tcPr>
            <w:tcW w:w="331" w:type="pct"/>
            <w:shd w:val="clear" w:color="auto" w:fill="auto"/>
            <w:noWrap/>
            <w:vAlign w:val="center"/>
          </w:tcPr>
          <w:p w:rsidR="00354E62" w:rsidRPr="00A5746B" w:rsidRDefault="00354E62" w:rsidP="002956A6">
            <w:pPr>
              <w:jc w:val="center"/>
              <w:rPr>
                <w:sz w:val="22"/>
              </w:rPr>
            </w:pPr>
            <w:r w:rsidRPr="00A5746B">
              <w:rPr>
                <w:sz w:val="22"/>
              </w:rPr>
              <w:t>1,665</w:t>
            </w:r>
          </w:p>
        </w:tc>
        <w:tc>
          <w:tcPr>
            <w:tcW w:w="348" w:type="pct"/>
            <w:shd w:val="clear" w:color="auto" w:fill="auto"/>
            <w:vAlign w:val="center"/>
          </w:tcPr>
          <w:p w:rsidR="00354E62" w:rsidRPr="00A5746B" w:rsidRDefault="00354E62" w:rsidP="002956A6">
            <w:pPr>
              <w:jc w:val="center"/>
              <w:rPr>
                <w:sz w:val="22"/>
              </w:rPr>
            </w:pPr>
            <w:r w:rsidRPr="00A5746B">
              <w:rPr>
                <w:sz w:val="22"/>
              </w:rPr>
              <w:t>1,665</w:t>
            </w:r>
          </w:p>
        </w:tc>
        <w:tc>
          <w:tcPr>
            <w:tcW w:w="427" w:type="pct"/>
            <w:shd w:val="clear" w:color="auto" w:fill="auto"/>
            <w:vAlign w:val="center"/>
          </w:tcPr>
          <w:p w:rsidR="00354E62" w:rsidRPr="00A5746B" w:rsidRDefault="00354E62" w:rsidP="002956A6">
            <w:pPr>
              <w:jc w:val="center"/>
              <w:rPr>
                <w:sz w:val="22"/>
              </w:rPr>
            </w:pPr>
            <w:r w:rsidRPr="00A5746B">
              <w:rPr>
                <w:sz w:val="22"/>
              </w:rPr>
              <w:t>1,665</w:t>
            </w:r>
          </w:p>
        </w:tc>
        <w:tc>
          <w:tcPr>
            <w:tcW w:w="418" w:type="pct"/>
            <w:shd w:val="clear" w:color="auto" w:fill="auto"/>
            <w:vAlign w:val="center"/>
          </w:tcPr>
          <w:p w:rsidR="00354E62" w:rsidRPr="00A5746B" w:rsidRDefault="00354E62" w:rsidP="002956A6">
            <w:pPr>
              <w:jc w:val="center"/>
              <w:rPr>
                <w:sz w:val="22"/>
              </w:rPr>
            </w:pPr>
            <w:r w:rsidRPr="00A5746B">
              <w:rPr>
                <w:sz w:val="22"/>
              </w:rPr>
              <w:t>1,665</w:t>
            </w:r>
          </w:p>
        </w:tc>
      </w:tr>
      <w:tr w:rsidR="008B79CC" w:rsidRPr="00A5746B" w:rsidTr="002956A6">
        <w:trPr>
          <w:cantSplit/>
        </w:trPr>
        <w:tc>
          <w:tcPr>
            <w:tcW w:w="273" w:type="pct"/>
            <w:vAlign w:val="bottom"/>
          </w:tcPr>
          <w:p w:rsidR="008B79CC" w:rsidRPr="00F740F7" w:rsidRDefault="008B79CC" w:rsidP="00F740F7">
            <w:pPr>
              <w:jc w:val="center"/>
              <w:rPr>
                <w:sz w:val="22"/>
              </w:rPr>
            </w:pPr>
            <w:r w:rsidRPr="00F740F7">
              <w:rPr>
                <w:sz w:val="22"/>
              </w:rPr>
              <w:t>4.13</w:t>
            </w:r>
          </w:p>
        </w:tc>
        <w:tc>
          <w:tcPr>
            <w:tcW w:w="1387" w:type="pct"/>
            <w:shd w:val="clear" w:color="auto" w:fill="auto"/>
            <w:noWrap/>
            <w:vAlign w:val="center"/>
          </w:tcPr>
          <w:p w:rsidR="008B79CC" w:rsidRPr="00A5746B" w:rsidRDefault="008B79CC" w:rsidP="002956A6">
            <w:pPr>
              <w:jc w:val="center"/>
              <w:rPr>
                <w:sz w:val="20"/>
                <w:szCs w:val="20"/>
              </w:rPr>
            </w:pPr>
            <w:r w:rsidRPr="00A5746B">
              <w:rPr>
                <w:sz w:val="20"/>
                <w:szCs w:val="20"/>
              </w:rPr>
              <w:t>Котельная (п.Яр, ул. Вокзальная, 21Б)</w:t>
            </w:r>
          </w:p>
        </w:tc>
        <w:tc>
          <w:tcPr>
            <w:tcW w:w="487" w:type="pct"/>
            <w:shd w:val="clear" w:color="auto" w:fill="auto"/>
            <w:noWrap/>
            <w:vAlign w:val="center"/>
          </w:tcPr>
          <w:p w:rsidR="008B79CC" w:rsidRPr="00A5746B" w:rsidRDefault="008B79CC" w:rsidP="002956A6">
            <w:pPr>
              <w:jc w:val="center"/>
              <w:rPr>
                <w:sz w:val="20"/>
                <w:szCs w:val="20"/>
              </w:rPr>
            </w:pPr>
            <w:r w:rsidRPr="00A5746B">
              <w:rPr>
                <w:sz w:val="20"/>
                <w:szCs w:val="20"/>
              </w:rPr>
              <w:t>Гкал/м.кв</w:t>
            </w:r>
          </w:p>
        </w:tc>
        <w:tc>
          <w:tcPr>
            <w:tcW w:w="333" w:type="pct"/>
            <w:shd w:val="clear" w:color="auto" w:fill="auto"/>
            <w:noWrap/>
            <w:vAlign w:val="center"/>
          </w:tcPr>
          <w:p w:rsidR="008B79CC" w:rsidRPr="00A5746B" w:rsidRDefault="008B79CC" w:rsidP="002956A6">
            <w:pPr>
              <w:jc w:val="center"/>
              <w:rPr>
                <w:sz w:val="22"/>
              </w:rPr>
            </w:pPr>
            <w:r w:rsidRPr="00A5746B">
              <w:rPr>
                <w:sz w:val="22"/>
              </w:rPr>
              <w:t>-</w:t>
            </w:r>
          </w:p>
        </w:tc>
        <w:tc>
          <w:tcPr>
            <w:tcW w:w="323" w:type="pct"/>
            <w:shd w:val="clear" w:color="auto" w:fill="auto"/>
            <w:noWrap/>
            <w:vAlign w:val="center"/>
          </w:tcPr>
          <w:p w:rsidR="008B79CC" w:rsidRPr="00A5746B" w:rsidRDefault="008B79CC" w:rsidP="002956A6">
            <w:pPr>
              <w:jc w:val="center"/>
              <w:rPr>
                <w:sz w:val="22"/>
              </w:rPr>
            </w:pPr>
            <w:r w:rsidRPr="00A5746B">
              <w:rPr>
                <w:sz w:val="22"/>
              </w:rPr>
              <w:t>-</w:t>
            </w:r>
          </w:p>
        </w:tc>
        <w:tc>
          <w:tcPr>
            <w:tcW w:w="342" w:type="pct"/>
            <w:shd w:val="clear" w:color="auto" w:fill="auto"/>
            <w:noWrap/>
            <w:vAlign w:val="center"/>
          </w:tcPr>
          <w:p w:rsidR="008B79CC" w:rsidRPr="00A5746B" w:rsidRDefault="008B79CC" w:rsidP="00122966">
            <w:pPr>
              <w:jc w:val="center"/>
              <w:rPr>
                <w:sz w:val="22"/>
              </w:rPr>
            </w:pPr>
            <w:r w:rsidRPr="00A5746B">
              <w:rPr>
                <w:sz w:val="22"/>
              </w:rPr>
              <w:t>-</w:t>
            </w:r>
          </w:p>
        </w:tc>
        <w:tc>
          <w:tcPr>
            <w:tcW w:w="331" w:type="pct"/>
            <w:shd w:val="clear" w:color="auto" w:fill="auto"/>
            <w:noWrap/>
            <w:vAlign w:val="center"/>
          </w:tcPr>
          <w:p w:rsidR="008B79CC" w:rsidRPr="00A5746B" w:rsidRDefault="008B79CC" w:rsidP="00122966">
            <w:pPr>
              <w:jc w:val="center"/>
              <w:rPr>
                <w:sz w:val="22"/>
              </w:rPr>
            </w:pPr>
            <w:r w:rsidRPr="00A5746B">
              <w:rPr>
                <w:sz w:val="22"/>
              </w:rPr>
              <w:t>-</w:t>
            </w:r>
          </w:p>
        </w:tc>
        <w:tc>
          <w:tcPr>
            <w:tcW w:w="331" w:type="pct"/>
            <w:shd w:val="clear" w:color="auto" w:fill="auto"/>
            <w:noWrap/>
            <w:vAlign w:val="center"/>
          </w:tcPr>
          <w:p w:rsidR="008B79CC" w:rsidRPr="00A5746B" w:rsidRDefault="008B79CC" w:rsidP="00122966">
            <w:pPr>
              <w:jc w:val="center"/>
              <w:rPr>
                <w:sz w:val="22"/>
              </w:rPr>
            </w:pPr>
            <w:r w:rsidRPr="00A5746B">
              <w:rPr>
                <w:sz w:val="22"/>
              </w:rPr>
              <w:t>-</w:t>
            </w:r>
          </w:p>
        </w:tc>
        <w:tc>
          <w:tcPr>
            <w:tcW w:w="348" w:type="pct"/>
            <w:shd w:val="clear" w:color="auto" w:fill="auto"/>
            <w:vAlign w:val="center"/>
          </w:tcPr>
          <w:p w:rsidR="008B79CC" w:rsidRPr="00A5746B" w:rsidRDefault="008B79CC" w:rsidP="00122966">
            <w:pPr>
              <w:jc w:val="center"/>
              <w:rPr>
                <w:sz w:val="22"/>
              </w:rPr>
            </w:pPr>
            <w:r w:rsidRPr="00A5746B">
              <w:rPr>
                <w:sz w:val="22"/>
              </w:rPr>
              <w:t>-</w:t>
            </w:r>
          </w:p>
        </w:tc>
        <w:tc>
          <w:tcPr>
            <w:tcW w:w="427" w:type="pct"/>
            <w:shd w:val="clear" w:color="auto" w:fill="auto"/>
            <w:vAlign w:val="center"/>
          </w:tcPr>
          <w:p w:rsidR="008B79CC" w:rsidRPr="00A5746B" w:rsidRDefault="008B79CC" w:rsidP="00122966">
            <w:pPr>
              <w:jc w:val="center"/>
              <w:rPr>
                <w:sz w:val="22"/>
              </w:rPr>
            </w:pPr>
            <w:r w:rsidRPr="00A5746B">
              <w:rPr>
                <w:sz w:val="22"/>
              </w:rPr>
              <w:t>-</w:t>
            </w:r>
          </w:p>
        </w:tc>
        <w:tc>
          <w:tcPr>
            <w:tcW w:w="418" w:type="pct"/>
            <w:shd w:val="clear" w:color="auto" w:fill="auto"/>
            <w:vAlign w:val="center"/>
          </w:tcPr>
          <w:p w:rsidR="008B79CC" w:rsidRPr="00A5746B" w:rsidRDefault="008B79CC" w:rsidP="00122966">
            <w:pPr>
              <w:jc w:val="center"/>
              <w:rPr>
                <w:sz w:val="22"/>
              </w:rPr>
            </w:pPr>
            <w:r w:rsidRPr="00A5746B">
              <w:rPr>
                <w:sz w:val="22"/>
              </w:rPr>
              <w:t>-</w:t>
            </w:r>
          </w:p>
        </w:tc>
      </w:tr>
      <w:tr w:rsidR="00354E62" w:rsidRPr="00A5746B" w:rsidTr="002956A6">
        <w:trPr>
          <w:cantSplit/>
        </w:trPr>
        <w:tc>
          <w:tcPr>
            <w:tcW w:w="273" w:type="pct"/>
            <w:vAlign w:val="bottom"/>
          </w:tcPr>
          <w:p w:rsidR="00354E62" w:rsidRPr="00F740F7" w:rsidRDefault="00354E62" w:rsidP="00F740F7">
            <w:pPr>
              <w:jc w:val="center"/>
              <w:rPr>
                <w:sz w:val="22"/>
              </w:rPr>
            </w:pPr>
            <w:r w:rsidRPr="00F740F7">
              <w:rPr>
                <w:sz w:val="22"/>
              </w:rPr>
              <w:t>4.14</w:t>
            </w:r>
          </w:p>
        </w:tc>
        <w:tc>
          <w:tcPr>
            <w:tcW w:w="1387" w:type="pct"/>
            <w:shd w:val="clear" w:color="auto" w:fill="auto"/>
            <w:noWrap/>
            <w:vAlign w:val="center"/>
          </w:tcPr>
          <w:p w:rsidR="00354E62" w:rsidRPr="00A5746B" w:rsidRDefault="00354E62" w:rsidP="002956A6">
            <w:pPr>
              <w:jc w:val="center"/>
              <w:rPr>
                <w:sz w:val="20"/>
                <w:szCs w:val="20"/>
              </w:rPr>
            </w:pPr>
            <w:r w:rsidRPr="00A5746B">
              <w:rPr>
                <w:sz w:val="20"/>
                <w:szCs w:val="20"/>
              </w:rPr>
              <w:t>Котельная (п.Яр, ул. Горького, 23)</w:t>
            </w:r>
          </w:p>
        </w:tc>
        <w:tc>
          <w:tcPr>
            <w:tcW w:w="487" w:type="pct"/>
            <w:shd w:val="clear" w:color="auto" w:fill="auto"/>
            <w:noWrap/>
            <w:vAlign w:val="center"/>
          </w:tcPr>
          <w:p w:rsidR="00354E62" w:rsidRPr="00A5746B" w:rsidRDefault="00354E62" w:rsidP="002956A6">
            <w:pPr>
              <w:jc w:val="center"/>
              <w:rPr>
                <w:sz w:val="20"/>
                <w:szCs w:val="20"/>
              </w:rPr>
            </w:pPr>
            <w:r w:rsidRPr="00A5746B">
              <w:rPr>
                <w:sz w:val="20"/>
                <w:szCs w:val="20"/>
              </w:rPr>
              <w:t>Гкал/м.кв</w:t>
            </w:r>
          </w:p>
        </w:tc>
        <w:tc>
          <w:tcPr>
            <w:tcW w:w="333" w:type="pct"/>
            <w:shd w:val="clear" w:color="auto" w:fill="auto"/>
            <w:noWrap/>
            <w:vAlign w:val="center"/>
          </w:tcPr>
          <w:p w:rsidR="00354E62" w:rsidRPr="00A5746B" w:rsidRDefault="00354E62" w:rsidP="002956A6">
            <w:pPr>
              <w:jc w:val="center"/>
              <w:rPr>
                <w:sz w:val="22"/>
              </w:rPr>
            </w:pPr>
            <w:r w:rsidRPr="00A5746B">
              <w:rPr>
                <w:sz w:val="22"/>
              </w:rPr>
              <w:t>0,000</w:t>
            </w:r>
          </w:p>
        </w:tc>
        <w:tc>
          <w:tcPr>
            <w:tcW w:w="323" w:type="pct"/>
            <w:shd w:val="clear" w:color="auto" w:fill="auto"/>
            <w:noWrap/>
            <w:vAlign w:val="center"/>
          </w:tcPr>
          <w:p w:rsidR="00354E62" w:rsidRPr="00A5746B" w:rsidRDefault="00354E62" w:rsidP="002956A6">
            <w:pPr>
              <w:jc w:val="center"/>
              <w:rPr>
                <w:sz w:val="22"/>
              </w:rPr>
            </w:pPr>
            <w:r w:rsidRPr="00A5746B">
              <w:rPr>
                <w:sz w:val="22"/>
              </w:rPr>
              <w:t>0,000</w:t>
            </w:r>
          </w:p>
        </w:tc>
        <w:tc>
          <w:tcPr>
            <w:tcW w:w="342" w:type="pct"/>
            <w:shd w:val="clear" w:color="auto" w:fill="auto"/>
            <w:noWrap/>
            <w:vAlign w:val="center"/>
          </w:tcPr>
          <w:p w:rsidR="00354E62" w:rsidRPr="00A5746B" w:rsidRDefault="00354E62" w:rsidP="002956A6">
            <w:pPr>
              <w:jc w:val="center"/>
              <w:rPr>
                <w:sz w:val="22"/>
              </w:rPr>
            </w:pPr>
            <w:r w:rsidRPr="00A5746B">
              <w:rPr>
                <w:sz w:val="22"/>
              </w:rPr>
              <w:t>0,000</w:t>
            </w:r>
          </w:p>
        </w:tc>
        <w:tc>
          <w:tcPr>
            <w:tcW w:w="331" w:type="pct"/>
            <w:shd w:val="clear" w:color="auto" w:fill="auto"/>
            <w:noWrap/>
            <w:vAlign w:val="center"/>
          </w:tcPr>
          <w:p w:rsidR="00354E62" w:rsidRPr="00A5746B" w:rsidRDefault="00354E62" w:rsidP="002956A6">
            <w:pPr>
              <w:jc w:val="center"/>
              <w:rPr>
                <w:sz w:val="22"/>
              </w:rPr>
            </w:pPr>
            <w:r w:rsidRPr="00A5746B">
              <w:rPr>
                <w:sz w:val="22"/>
              </w:rPr>
              <w:t>0,000</w:t>
            </w:r>
          </w:p>
        </w:tc>
        <w:tc>
          <w:tcPr>
            <w:tcW w:w="331" w:type="pct"/>
            <w:shd w:val="clear" w:color="auto" w:fill="auto"/>
            <w:noWrap/>
            <w:vAlign w:val="center"/>
          </w:tcPr>
          <w:p w:rsidR="00354E62" w:rsidRPr="00A5746B" w:rsidRDefault="00354E62" w:rsidP="002956A6">
            <w:pPr>
              <w:jc w:val="center"/>
              <w:rPr>
                <w:sz w:val="22"/>
              </w:rPr>
            </w:pPr>
            <w:r w:rsidRPr="00A5746B">
              <w:rPr>
                <w:sz w:val="22"/>
              </w:rPr>
              <w:t>0,000</w:t>
            </w:r>
          </w:p>
        </w:tc>
        <w:tc>
          <w:tcPr>
            <w:tcW w:w="348" w:type="pct"/>
            <w:shd w:val="clear" w:color="auto" w:fill="auto"/>
            <w:vAlign w:val="center"/>
          </w:tcPr>
          <w:p w:rsidR="00354E62" w:rsidRPr="00A5746B" w:rsidRDefault="00354E62" w:rsidP="002956A6">
            <w:pPr>
              <w:jc w:val="center"/>
              <w:rPr>
                <w:sz w:val="22"/>
              </w:rPr>
            </w:pPr>
            <w:r w:rsidRPr="00A5746B">
              <w:rPr>
                <w:sz w:val="22"/>
              </w:rPr>
              <w:t>0,000</w:t>
            </w:r>
          </w:p>
        </w:tc>
        <w:tc>
          <w:tcPr>
            <w:tcW w:w="427" w:type="pct"/>
            <w:shd w:val="clear" w:color="auto" w:fill="auto"/>
            <w:vAlign w:val="center"/>
          </w:tcPr>
          <w:p w:rsidR="00354E62" w:rsidRPr="00A5746B" w:rsidRDefault="00354E62" w:rsidP="002956A6">
            <w:pPr>
              <w:jc w:val="center"/>
              <w:rPr>
                <w:sz w:val="22"/>
              </w:rPr>
            </w:pPr>
            <w:r w:rsidRPr="00A5746B">
              <w:rPr>
                <w:sz w:val="22"/>
              </w:rPr>
              <w:t>0,000</w:t>
            </w:r>
          </w:p>
        </w:tc>
        <w:tc>
          <w:tcPr>
            <w:tcW w:w="418" w:type="pct"/>
            <w:shd w:val="clear" w:color="auto" w:fill="auto"/>
            <w:vAlign w:val="center"/>
          </w:tcPr>
          <w:p w:rsidR="00354E62" w:rsidRPr="00A5746B" w:rsidRDefault="00354E62" w:rsidP="002956A6">
            <w:pPr>
              <w:jc w:val="center"/>
              <w:rPr>
                <w:sz w:val="22"/>
              </w:rPr>
            </w:pPr>
            <w:r w:rsidRPr="00A5746B">
              <w:rPr>
                <w:sz w:val="22"/>
              </w:rPr>
              <w:t>0,000</w:t>
            </w:r>
          </w:p>
        </w:tc>
      </w:tr>
      <w:tr w:rsidR="00354E62" w:rsidRPr="00A5746B" w:rsidTr="002956A6">
        <w:trPr>
          <w:cantSplit/>
        </w:trPr>
        <w:tc>
          <w:tcPr>
            <w:tcW w:w="273" w:type="pct"/>
            <w:vAlign w:val="bottom"/>
          </w:tcPr>
          <w:p w:rsidR="00354E62" w:rsidRPr="00F740F7" w:rsidRDefault="00354E62" w:rsidP="00F740F7">
            <w:pPr>
              <w:jc w:val="center"/>
              <w:rPr>
                <w:sz w:val="22"/>
              </w:rPr>
            </w:pPr>
            <w:r w:rsidRPr="00F740F7">
              <w:rPr>
                <w:sz w:val="22"/>
              </w:rPr>
              <w:t>4.15</w:t>
            </w:r>
          </w:p>
        </w:tc>
        <w:tc>
          <w:tcPr>
            <w:tcW w:w="1387" w:type="pct"/>
            <w:shd w:val="clear" w:color="auto" w:fill="auto"/>
            <w:noWrap/>
            <w:vAlign w:val="center"/>
          </w:tcPr>
          <w:p w:rsidR="00354E62" w:rsidRPr="00A5746B" w:rsidRDefault="00504481" w:rsidP="002956A6">
            <w:pPr>
              <w:jc w:val="center"/>
              <w:rPr>
                <w:sz w:val="20"/>
                <w:szCs w:val="20"/>
              </w:rPr>
            </w:pPr>
            <w:r>
              <w:rPr>
                <w:sz w:val="20"/>
                <w:szCs w:val="20"/>
              </w:rPr>
              <w:t>Котельная</w:t>
            </w:r>
            <w:r w:rsidR="00354E62" w:rsidRPr="00A5746B">
              <w:rPr>
                <w:sz w:val="20"/>
                <w:szCs w:val="20"/>
              </w:rPr>
              <w:t xml:space="preserve"> (с.Пудем, ул. Горького, 49а, А)</w:t>
            </w:r>
          </w:p>
        </w:tc>
        <w:tc>
          <w:tcPr>
            <w:tcW w:w="487" w:type="pct"/>
            <w:shd w:val="clear" w:color="auto" w:fill="auto"/>
            <w:noWrap/>
            <w:vAlign w:val="center"/>
          </w:tcPr>
          <w:p w:rsidR="00354E62" w:rsidRPr="00A5746B" w:rsidRDefault="00354E62" w:rsidP="002956A6">
            <w:pPr>
              <w:jc w:val="center"/>
              <w:rPr>
                <w:sz w:val="20"/>
                <w:szCs w:val="20"/>
              </w:rPr>
            </w:pPr>
            <w:r w:rsidRPr="00A5746B">
              <w:rPr>
                <w:sz w:val="20"/>
                <w:szCs w:val="20"/>
              </w:rPr>
              <w:t>Гкал/м.кв</w:t>
            </w:r>
          </w:p>
        </w:tc>
        <w:tc>
          <w:tcPr>
            <w:tcW w:w="333" w:type="pct"/>
            <w:shd w:val="clear" w:color="auto" w:fill="auto"/>
            <w:noWrap/>
            <w:vAlign w:val="center"/>
          </w:tcPr>
          <w:p w:rsidR="00354E62" w:rsidRPr="00A5746B" w:rsidRDefault="00354E62" w:rsidP="002956A6">
            <w:pPr>
              <w:jc w:val="center"/>
              <w:rPr>
                <w:sz w:val="22"/>
              </w:rPr>
            </w:pPr>
            <w:r w:rsidRPr="00A5746B">
              <w:rPr>
                <w:sz w:val="22"/>
              </w:rPr>
              <w:t>1,424</w:t>
            </w:r>
          </w:p>
        </w:tc>
        <w:tc>
          <w:tcPr>
            <w:tcW w:w="323" w:type="pct"/>
            <w:shd w:val="clear" w:color="auto" w:fill="auto"/>
            <w:noWrap/>
            <w:vAlign w:val="center"/>
          </w:tcPr>
          <w:p w:rsidR="00354E62" w:rsidRPr="00A5746B" w:rsidRDefault="00354E62" w:rsidP="002956A6">
            <w:pPr>
              <w:jc w:val="center"/>
              <w:rPr>
                <w:sz w:val="22"/>
              </w:rPr>
            </w:pPr>
            <w:r w:rsidRPr="00A5746B">
              <w:rPr>
                <w:sz w:val="22"/>
              </w:rPr>
              <w:t>1,424</w:t>
            </w:r>
          </w:p>
        </w:tc>
        <w:tc>
          <w:tcPr>
            <w:tcW w:w="342" w:type="pct"/>
            <w:shd w:val="clear" w:color="auto" w:fill="auto"/>
            <w:noWrap/>
            <w:vAlign w:val="center"/>
          </w:tcPr>
          <w:p w:rsidR="00354E62" w:rsidRPr="00A5746B" w:rsidRDefault="00354E62" w:rsidP="002956A6">
            <w:pPr>
              <w:jc w:val="center"/>
              <w:rPr>
                <w:sz w:val="22"/>
              </w:rPr>
            </w:pPr>
            <w:r w:rsidRPr="00A5746B">
              <w:rPr>
                <w:sz w:val="22"/>
              </w:rPr>
              <w:t>1,424</w:t>
            </w:r>
          </w:p>
        </w:tc>
        <w:tc>
          <w:tcPr>
            <w:tcW w:w="331" w:type="pct"/>
            <w:shd w:val="clear" w:color="auto" w:fill="auto"/>
            <w:noWrap/>
            <w:vAlign w:val="center"/>
          </w:tcPr>
          <w:p w:rsidR="00354E62" w:rsidRPr="00A5746B" w:rsidRDefault="00354E62" w:rsidP="002956A6">
            <w:pPr>
              <w:jc w:val="center"/>
              <w:rPr>
                <w:sz w:val="22"/>
              </w:rPr>
            </w:pPr>
            <w:r w:rsidRPr="00A5746B">
              <w:rPr>
                <w:sz w:val="22"/>
              </w:rPr>
              <w:t>1,424</w:t>
            </w:r>
          </w:p>
        </w:tc>
        <w:tc>
          <w:tcPr>
            <w:tcW w:w="331" w:type="pct"/>
            <w:shd w:val="clear" w:color="auto" w:fill="auto"/>
            <w:noWrap/>
            <w:vAlign w:val="center"/>
          </w:tcPr>
          <w:p w:rsidR="00354E62" w:rsidRPr="00A5746B" w:rsidRDefault="00354E62" w:rsidP="002956A6">
            <w:pPr>
              <w:jc w:val="center"/>
              <w:rPr>
                <w:sz w:val="22"/>
              </w:rPr>
            </w:pPr>
            <w:r w:rsidRPr="00A5746B">
              <w:rPr>
                <w:sz w:val="22"/>
              </w:rPr>
              <w:t>1,424</w:t>
            </w:r>
          </w:p>
        </w:tc>
        <w:tc>
          <w:tcPr>
            <w:tcW w:w="348" w:type="pct"/>
            <w:shd w:val="clear" w:color="auto" w:fill="auto"/>
            <w:vAlign w:val="center"/>
          </w:tcPr>
          <w:p w:rsidR="00354E62" w:rsidRPr="00A5746B" w:rsidRDefault="00354E62" w:rsidP="002956A6">
            <w:pPr>
              <w:jc w:val="center"/>
              <w:rPr>
                <w:sz w:val="22"/>
              </w:rPr>
            </w:pPr>
            <w:r w:rsidRPr="00A5746B">
              <w:rPr>
                <w:sz w:val="22"/>
              </w:rPr>
              <w:t>1,424</w:t>
            </w:r>
          </w:p>
        </w:tc>
        <w:tc>
          <w:tcPr>
            <w:tcW w:w="427" w:type="pct"/>
            <w:shd w:val="clear" w:color="auto" w:fill="auto"/>
            <w:vAlign w:val="center"/>
          </w:tcPr>
          <w:p w:rsidR="00354E62" w:rsidRPr="00A5746B" w:rsidRDefault="00354E62" w:rsidP="002956A6">
            <w:pPr>
              <w:jc w:val="center"/>
              <w:rPr>
                <w:sz w:val="22"/>
              </w:rPr>
            </w:pPr>
            <w:r w:rsidRPr="00A5746B">
              <w:rPr>
                <w:sz w:val="22"/>
              </w:rPr>
              <w:t>1,424</w:t>
            </w:r>
          </w:p>
        </w:tc>
        <w:tc>
          <w:tcPr>
            <w:tcW w:w="418" w:type="pct"/>
            <w:shd w:val="clear" w:color="auto" w:fill="auto"/>
            <w:vAlign w:val="center"/>
          </w:tcPr>
          <w:p w:rsidR="00354E62" w:rsidRPr="00A5746B" w:rsidRDefault="00354E62" w:rsidP="002956A6">
            <w:pPr>
              <w:jc w:val="center"/>
              <w:rPr>
                <w:sz w:val="22"/>
              </w:rPr>
            </w:pPr>
            <w:r w:rsidRPr="00A5746B">
              <w:rPr>
                <w:sz w:val="22"/>
              </w:rPr>
              <w:t>1,424</w:t>
            </w:r>
          </w:p>
        </w:tc>
      </w:tr>
      <w:tr w:rsidR="00354E62" w:rsidRPr="00A5746B" w:rsidTr="002956A6">
        <w:trPr>
          <w:cantSplit/>
        </w:trPr>
        <w:tc>
          <w:tcPr>
            <w:tcW w:w="273" w:type="pct"/>
            <w:vAlign w:val="bottom"/>
          </w:tcPr>
          <w:p w:rsidR="00354E62" w:rsidRPr="00F740F7" w:rsidRDefault="00354E62" w:rsidP="00F740F7">
            <w:pPr>
              <w:jc w:val="center"/>
              <w:rPr>
                <w:sz w:val="22"/>
              </w:rPr>
            </w:pPr>
            <w:r w:rsidRPr="00F740F7">
              <w:rPr>
                <w:sz w:val="22"/>
              </w:rPr>
              <w:t>4.16</w:t>
            </w:r>
          </w:p>
        </w:tc>
        <w:tc>
          <w:tcPr>
            <w:tcW w:w="1387" w:type="pct"/>
            <w:shd w:val="clear" w:color="auto" w:fill="auto"/>
            <w:noWrap/>
            <w:vAlign w:val="center"/>
          </w:tcPr>
          <w:p w:rsidR="00354E62" w:rsidRPr="00A5746B" w:rsidRDefault="00354E62" w:rsidP="002956A6">
            <w:pPr>
              <w:jc w:val="center"/>
              <w:rPr>
                <w:sz w:val="20"/>
                <w:szCs w:val="20"/>
              </w:rPr>
            </w:pPr>
            <w:r w:rsidRPr="00A5746B">
              <w:rPr>
                <w:sz w:val="20"/>
                <w:szCs w:val="20"/>
              </w:rPr>
              <w:t>Котельная (с.Никольское, ул. Центральная, 4)</w:t>
            </w:r>
          </w:p>
        </w:tc>
        <w:tc>
          <w:tcPr>
            <w:tcW w:w="487" w:type="pct"/>
            <w:shd w:val="clear" w:color="auto" w:fill="auto"/>
            <w:noWrap/>
            <w:vAlign w:val="center"/>
          </w:tcPr>
          <w:p w:rsidR="00354E62" w:rsidRPr="00A5746B" w:rsidRDefault="00354E62" w:rsidP="002956A6">
            <w:pPr>
              <w:jc w:val="center"/>
              <w:rPr>
                <w:sz w:val="20"/>
                <w:szCs w:val="20"/>
              </w:rPr>
            </w:pPr>
            <w:r w:rsidRPr="00A5746B">
              <w:rPr>
                <w:sz w:val="20"/>
                <w:szCs w:val="20"/>
              </w:rPr>
              <w:t>Гкал/м.кв</w:t>
            </w:r>
          </w:p>
        </w:tc>
        <w:tc>
          <w:tcPr>
            <w:tcW w:w="333" w:type="pct"/>
            <w:shd w:val="clear" w:color="auto" w:fill="auto"/>
            <w:noWrap/>
            <w:vAlign w:val="center"/>
          </w:tcPr>
          <w:p w:rsidR="00354E62" w:rsidRPr="00A5746B" w:rsidRDefault="00354E62" w:rsidP="002956A6">
            <w:pPr>
              <w:jc w:val="center"/>
              <w:rPr>
                <w:sz w:val="22"/>
              </w:rPr>
            </w:pPr>
            <w:r w:rsidRPr="00A5746B">
              <w:rPr>
                <w:sz w:val="22"/>
              </w:rPr>
              <w:t>1,422</w:t>
            </w:r>
          </w:p>
        </w:tc>
        <w:tc>
          <w:tcPr>
            <w:tcW w:w="323" w:type="pct"/>
            <w:shd w:val="clear" w:color="auto" w:fill="auto"/>
            <w:noWrap/>
            <w:vAlign w:val="center"/>
          </w:tcPr>
          <w:p w:rsidR="00354E62" w:rsidRPr="00A5746B" w:rsidRDefault="00354E62" w:rsidP="002956A6">
            <w:pPr>
              <w:jc w:val="center"/>
              <w:rPr>
                <w:sz w:val="22"/>
              </w:rPr>
            </w:pPr>
            <w:r w:rsidRPr="00A5746B">
              <w:rPr>
                <w:sz w:val="22"/>
              </w:rPr>
              <w:t>1,422</w:t>
            </w:r>
          </w:p>
        </w:tc>
        <w:tc>
          <w:tcPr>
            <w:tcW w:w="342" w:type="pct"/>
            <w:shd w:val="clear" w:color="auto" w:fill="auto"/>
            <w:noWrap/>
            <w:vAlign w:val="center"/>
          </w:tcPr>
          <w:p w:rsidR="00354E62" w:rsidRPr="00A5746B" w:rsidRDefault="00354E62" w:rsidP="002956A6">
            <w:pPr>
              <w:jc w:val="center"/>
              <w:rPr>
                <w:sz w:val="22"/>
              </w:rPr>
            </w:pPr>
            <w:r w:rsidRPr="00A5746B">
              <w:rPr>
                <w:sz w:val="22"/>
              </w:rPr>
              <w:t>1,422</w:t>
            </w:r>
          </w:p>
        </w:tc>
        <w:tc>
          <w:tcPr>
            <w:tcW w:w="331" w:type="pct"/>
            <w:shd w:val="clear" w:color="auto" w:fill="auto"/>
            <w:noWrap/>
            <w:vAlign w:val="center"/>
          </w:tcPr>
          <w:p w:rsidR="00354E62" w:rsidRPr="00A5746B" w:rsidRDefault="00354E62" w:rsidP="002956A6">
            <w:pPr>
              <w:jc w:val="center"/>
              <w:rPr>
                <w:sz w:val="22"/>
              </w:rPr>
            </w:pPr>
            <w:r w:rsidRPr="00A5746B">
              <w:rPr>
                <w:sz w:val="22"/>
              </w:rPr>
              <w:t>1,422</w:t>
            </w:r>
          </w:p>
        </w:tc>
        <w:tc>
          <w:tcPr>
            <w:tcW w:w="331" w:type="pct"/>
            <w:shd w:val="clear" w:color="auto" w:fill="auto"/>
            <w:noWrap/>
            <w:vAlign w:val="center"/>
          </w:tcPr>
          <w:p w:rsidR="00354E62" w:rsidRPr="00A5746B" w:rsidRDefault="00354E62" w:rsidP="002956A6">
            <w:pPr>
              <w:jc w:val="center"/>
              <w:rPr>
                <w:sz w:val="22"/>
              </w:rPr>
            </w:pPr>
            <w:r w:rsidRPr="00A5746B">
              <w:rPr>
                <w:sz w:val="22"/>
              </w:rPr>
              <w:t>1,422</w:t>
            </w:r>
          </w:p>
        </w:tc>
        <w:tc>
          <w:tcPr>
            <w:tcW w:w="348" w:type="pct"/>
            <w:shd w:val="clear" w:color="auto" w:fill="auto"/>
            <w:vAlign w:val="center"/>
          </w:tcPr>
          <w:p w:rsidR="00354E62" w:rsidRPr="00A5746B" w:rsidRDefault="00354E62" w:rsidP="002956A6">
            <w:pPr>
              <w:jc w:val="center"/>
              <w:rPr>
                <w:sz w:val="22"/>
              </w:rPr>
            </w:pPr>
            <w:r w:rsidRPr="00A5746B">
              <w:rPr>
                <w:sz w:val="22"/>
              </w:rPr>
              <w:t>1,422</w:t>
            </w:r>
          </w:p>
        </w:tc>
        <w:tc>
          <w:tcPr>
            <w:tcW w:w="427" w:type="pct"/>
            <w:shd w:val="clear" w:color="auto" w:fill="auto"/>
            <w:vAlign w:val="center"/>
          </w:tcPr>
          <w:p w:rsidR="00354E62" w:rsidRPr="00A5746B" w:rsidRDefault="00354E62" w:rsidP="002956A6">
            <w:pPr>
              <w:jc w:val="center"/>
              <w:rPr>
                <w:sz w:val="22"/>
              </w:rPr>
            </w:pPr>
            <w:r w:rsidRPr="00A5746B">
              <w:rPr>
                <w:sz w:val="22"/>
              </w:rPr>
              <w:t>1,422</w:t>
            </w:r>
          </w:p>
        </w:tc>
        <w:tc>
          <w:tcPr>
            <w:tcW w:w="418" w:type="pct"/>
            <w:shd w:val="clear" w:color="auto" w:fill="auto"/>
            <w:vAlign w:val="center"/>
          </w:tcPr>
          <w:p w:rsidR="00354E62" w:rsidRPr="00A5746B" w:rsidRDefault="00354E62" w:rsidP="002956A6">
            <w:pPr>
              <w:jc w:val="center"/>
              <w:rPr>
                <w:sz w:val="22"/>
              </w:rPr>
            </w:pPr>
            <w:r w:rsidRPr="00A5746B">
              <w:rPr>
                <w:sz w:val="22"/>
              </w:rPr>
              <w:t>1,422</w:t>
            </w:r>
          </w:p>
        </w:tc>
      </w:tr>
      <w:tr w:rsidR="00354E62" w:rsidRPr="00A5746B" w:rsidTr="002956A6">
        <w:trPr>
          <w:cantSplit/>
        </w:trPr>
        <w:tc>
          <w:tcPr>
            <w:tcW w:w="273" w:type="pct"/>
            <w:vAlign w:val="bottom"/>
          </w:tcPr>
          <w:p w:rsidR="00354E62" w:rsidRPr="00F740F7" w:rsidRDefault="00354E62" w:rsidP="00F740F7">
            <w:pPr>
              <w:jc w:val="center"/>
              <w:rPr>
                <w:sz w:val="22"/>
              </w:rPr>
            </w:pPr>
            <w:r w:rsidRPr="00F740F7">
              <w:rPr>
                <w:sz w:val="22"/>
              </w:rPr>
              <w:t>4.17</w:t>
            </w:r>
          </w:p>
        </w:tc>
        <w:tc>
          <w:tcPr>
            <w:tcW w:w="1387" w:type="pct"/>
            <w:shd w:val="clear" w:color="auto" w:fill="auto"/>
            <w:noWrap/>
            <w:vAlign w:val="center"/>
          </w:tcPr>
          <w:p w:rsidR="00354E62" w:rsidRPr="00A5746B" w:rsidRDefault="00354E62" w:rsidP="002956A6">
            <w:pPr>
              <w:jc w:val="center"/>
              <w:rPr>
                <w:sz w:val="20"/>
                <w:szCs w:val="20"/>
              </w:rPr>
            </w:pPr>
            <w:r w:rsidRPr="00A5746B">
              <w:rPr>
                <w:sz w:val="20"/>
                <w:szCs w:val="20"/>
              </w:rPr>
              <w:t>Котельная (с.Елово, ул. Школьная, 11а)</w:t>
            </w:r>
          </w:p>
        </w:tc>
        <w:tc>
          <w:tcPr>
            <w:tcW w:w="487" w:type="pct"/>
            <w:shd w:val="clear" w:color="auto" w:fill="auto"/>
            <w:noWrap/>
            <w:vAlign w:val="center"/>
          </w:tcPr>
          <w:p w:rsidR="00354E62" w:rsidRPr="00A5746B" w:rsidRDefault="00354E62" w:rsidP="002956A6">
            <w:pPr>
              <w:jc w:val="center"/>
              <w:rPr>
                <w:sz w:val="20"/>
                <w:szCs w:val="20"/>
              </w:rPr>
            </w:pPr>
            <w:r w:rsidRPr="00A5746B">
              <w:rPr>
                <w:sz w:val="20"/>
                <w:szCs w:val="20"/>
              </w:rPr>
              <w:t>Гкал/м.кв</w:t>
            </w:r>
          </w:p>
        </w:tc>
        <w:tc>
          <w:tcPr>
            <w:tcW w:w="333" w:type="pct"/>
            <w:shd w:val="clear" w:color="auto" w:fill="auto"/>
            <w:noWrap/>
            <w:vAlign w:val="center"/>
          </w:tcPr>
          <w:p w:rsidR="00354E62" w:rsidRPr="00A5746B" w:rsidRDefault="00354E62" w:rsidP="002956A6">
            <w:pPr>
              <w:jc w:val="center"/>
              <w:rPr>
                <w:sz w:val="22"/>
              </w:rPr>
            </w:pPr>
            <w:r w:rsidRPr="00A5746B">
              <w:rPr>
                <w:sz w:val="22"/>
              </w:rPr>
              <w:t>1,116</w:t>
            </w:r>
          </w:p>
        </w:tc>
        <w:tc>
          <w:tcPr>
            <w:tcW w:w="323" w:type="pct"/>
            <w:shd w:val="clear" w:color="auto" w:fill="auto"/>
            <w:noWrap/>
            <w:vAlign w:val="center"/>
          </w:tcPr>
          <w:p w:rsidR="00354E62" w:rsidRPr="00A5746B" w:rsidRDefault="00354E62" w:rsidP="002956A6">
            <w:pPr>
              <w:jc w:val="center"/>
              <w:rPr>
                <w:sz w:val="22"/>
              </w:rPr>
            </w:pPr>
            <w:r w:rsidRPr="00A5746B">
              <w:rPr>
                <w:sz w:val="22"/>
              </w:rPr>
              <w:t>1,116</w:t>
            </w:r>
          </w:p>
        </w:tc>
        <w:tc>
          <w:tcPr>
            <w:tcW w:w="342" w:type="pct"/>
            <w:shd w:val="clear" w:color="auto" w:fill="auto"/>
            <w:noWrap/>
            <w:vAlign w:val="center"/>
          </w:tcPr>
          <w:p w:rsidR="00354E62" w:rsidRPr="00A5746B" w:rsidRDefault="00354E62" w:rsidP="002956A6">
            <w:pPr>
              <w:jc w:val="center"/>
              <w:rPr>
                <w:sz w:val="22"/>
              </w:rPr>
            </w:pPr>
            <w:r w:rsidRPr="00A5746B">
              <w:rPr>
                <w:sz w:val="22"/>
              </w:rPr>
              <w:t>1,116</w:t>
            </w:r>
          </w:p>
        </w:tc>
        <w:tc>
          <w:tcPr>
            <w:tcW w:w="331" w:type="pct"/>
            <w:shd w:val="clear" w:color="auto" w:fill="auto"/>
            <w:noWrap/>
            <w:vAlign w:val="center"/>
          </w:tcPr>
          <w:p w:rsidR="00354E62" w:rsidRPr="00A5746B" w:rsidRDefault="00354E62" w:rsidP="002956A6">
            <w:pPr>
              <w:jc w:val="center"/>
              <w:rPr>
                <w:sz w:val="22"/>
              </w:rPr>
            </w:pPr>
            <w:r w:rsidRPr="00A5746B">
              <w:rPr>
                <w:sz w:val="22"/>
              </w:rPr>
              <w:t>1,116</w:t>
            </w:r>
          </w:p>
        </w:tc>
        <w:tc>
          <w:tcPr>
            <w:tcW w:w="331" w:type="pct"/>
            <w:shd w:val="clear" w:color="auto" w:fill="auto"/>
            <w:noWrap/>
            <w:vAlign w:val="center"/>
          </w:tcPr>
          <w:p w:rsidR="00354E62" w:rsidRPr="00A5746B" w:rsidRDefault="00354E62" w:rsidP="002956A6">
            <w:pPr>
              <w:jc w:val="center"/>
              <w:rPr>
                <w:sz w:val="22"/>
              </w:rPr>
            </w:pPr>
            <w:r w:rsidRPr="00A5746B">
              <w:rPr>
                <w:sz w:val="22"/>
              </w:rPr>
              <w:t>1,116</w:t>
            </w:r>
          </w:p>
        </w:tc>
        <w:tc>
          <w:tcPr>
            <w:tcW w:w="348" w:type="pct"/>
            <w:shd w:val="clear" w:color="auto" w:fill="auto"/>
            <w:vAlign w:val="center"/>
          </w:tcPr>
          <w:p w:rsidR="00354E62" w:rsidRPr="00A5746B" w:rsidRDefault="00354E62" w:rsidP="002956A6">
            <w:pPr>
              <w:jc w:val="center"/>
              <w:rPr>
                <w:sz w:val="22"/>
              </w:rPr>
            </w:pPr>
            <w:r w:rsidRPr="00A5746B">
              <w:rPr>
                <w:sz w:val="22"/>
              </w:rPr>
              <w:t>1,116</w:t>
            </w:r>
          </w:p>
        </w:tc>
        <w:tc>
          <w:tcPr>
            <w:tcW w:w="427" w:type="pct"/>
            <w:shd w:val="clear" w:color="auto" w:fill="auto"/>
            <w:vAlign w:val="center"/>
          </w:tcPr>
          <w:p w:rsidR="00354E62" w:rsidRPr="00A5746B" w:rsidRDefault="00354E62" w:rsidP="002956A6">
            <w:pPr>
              <w:jc w:val="center"/>
              <w:rPr>
                <w:sz w:val="22"/>
              </w:rPr>
            </w:pPr>
            <w:r w:rsidRPr="00A5746B">
              <w:rPr>
                <w:sz w:val="22"/>
              </w:rPr>
              <w:t>1,116</w:t>
            </w:r>
          </w:p>
        </w:tc>
        <w:tc>
          <w:tcPr>
            <w:tcW w:w="418" w:type="pct"/>
            <w:shd w:val="clear" w:color="auto" w:fill="auto"/>
            <w:vAlign w:val="center"/>
          </w:tcPr>
          <w:p w:rsidR="00354E62" w:rsidRPr="00A5746B" w:rsidRDefault="00354E62" w:rsidP="002956A6">
            <w:pPr>
              <w:jc w:val="center"/>
              <w:rPr>
                <w:sz w:val="22"/>
              </w:rPr>
            </w:pPr>
            <w:r w:rsidRPr="00A5746B">
              <w:rPr>
                <w:sz w:val="22"/>
              </w:rPr>
              <w:t>1,116</w:t>
            </w:r>
          </w:p>
        </w:tc>
      </w:tr>
      <w:tr w:rsidR="00354E62" w:rsidRPr="00A5746B" w:rsidTr="002956A6">
        <w:trPr>
          <w:cantSplit/>
        </w:trPr>
        <w:tc>
          <w:tcPr>
            <w:tcW w:w="273" w:type="pct"/>
            <w:vAlign w:val="bottom"/>
          </w:tcPr>
          <w:p w:rsidR="00354E62" w:rsidRPr="00F740F7" w:rsidRDefault="00354E62" w:rsidP="00F740F7">
            <w:pPr>
              <w:jc w:val="center"/>
              <w:rPr>
                <w:sz w:val="22"/>
              </w:rPr>
            </w:pPr>
            <w:r w:rsidRPr="00F740F7">
              <w:rPr>
                <w:sz w:val="22"/>
              </w:rPr>
              <w:t>4.18</w:t>
            </w:r>
          </w:p>
        </w:tc>
        <w:tc>
          <w:tcPr>
            <w:tcW w:w="1387" w:type="pct"/>
            <w:shd w:val="clear" w:color="auto" w:fill="auto"/>
            <w:noWrap/>
            <w:vAlign w:val="center"/>
          </w:tcPr>
          <w:p w:rsidR="00354E62" w:rsidRPr="00A5746B" w:rsidRDefault="00354E62" w:rsidP="002956A6">
            <w:pPr>
              <w:jc w:val="center"/>
              <w:rPr>
                <w:sz w:val="20"/>
                <w:szCs w:val="20"/>
              </w:rPr>
            </w:pPr>
            <w:r w:rsidRPr="00A5746B">
              <w:rPr>
                <w:sz w:val="20"/>
                <w:szCs w:val="20"/>
              </w:rPr>
              <w:t>Котельная (п.Яр, ул. Пролетарская, 14)</w:t>
            </w:r>
          </w:p>
        </w:tc>
        <w:tc>
          <w:tcPr>
            <w:tcW w:w="487" w:type="pct"/>
            <w:shd w:val="clear" w:color="auto" w:fill="auto"/>
            <w:noWrap/>
            <w:vAlign w:val="center"/>
          </w:tcPr>
          <w:p w:rsidR="00354E62" w:rsidRPr="00A5746B" w:rsidRDefault="00354E62" w:rsidP="002956A6">
            <w:pPr>
              <w:jc w:val="center"/>
              <w:rPr>
                <w:sz w:val="20"/>
                <w:szCs w:val="20"/>
              </w:rPr>
            </w:pPr>
            <w:r w:rsidRPr="00A5746B">
              <w:rPr>
                <w:sz w:val="20"/>
                <w:szCs w:val="20"/>
              </w:rPr>
              <w:t>Гкал/м.кв</w:t>
            </w:r>
          </w:p>
        </w:tc>
        <w:tc>
          <w:tcPr>
            <w:tcW w:w="333" w:type="pct"/>
            <w:shd w:val="clear" w:color="auto" w:fill="auto"/>
            <w:noWrap/>
            <w:vAlign w:val="center"/>
          </w:tcPr>
          <w:p w:rsidR="00354E62" w:rsidRPr="00A5746B" w:rsidRDefault="00354E62" w:rsidP="002956A6">
            <w:pPr>
              <w:jc w:val="center"/>
              <w:rPr>
                <w:sz w:val="22"/>
              </w:rPr>
            </w:pPr>
            <w:r w:rsidRPr="00A5746B">
              <w:rPr>
                <w:sz w:val="22"/>
              </w:rPr>
              <w:t>1,681</w:t>
            </w:r>
          </w:p>
        </w:tc>
        <w:tc>
          <w:tcPr>
            <w:tcW w:w="323" w:type="pct"/>
            <w:shd w:val="clear" w:color="auto" w:fill="auto"/>
            <w:noWrap/>
            <w:vAlign w:val="center"/>
          </w:tcPr>
          <w:p w:rsidR="00354E62" w:rsidRPr="00A5746B" w:rsidRDefault="00354E62" w:rsidP="002956A6">
            <w:pPr>
              <w:jc w:val="center"/>
              <w:rPr>
                <w:sz w:val="22"/>
              </w:rPr>
            </w:pPr>
            <w:r w:rsidRPr="00A5746B">
              <w:rPr>
                <w:sz w:val="22"/>
              </w:rPr>
              <w:t>1,681</w:t>
            </w:r>
          </w:p>
        </w:tc>
        <w:tc>
          <w:tcPr>
            <w:tcW w:w="342" w:type="pct"/>
            <w:shd w:val="clear" w:color="auto" w:fill="auto"/>
            <w:noWrap/>
            <w:vAlign w:val="center"/>
          </w:tcPr>
          <w:p w:rsidR="00354E62" w:rsidRPr="00A5746B" w:rsidRDefault="00354E62" w:rsidP="002956A6">
            <w:pPr>
              <w:jc w:val="center"/>
              <w:rPr>
                <w:sz w:val="22"/>
              </w:rPr>
            </w:pPr>
            <w:r w:rsidRPr="00A5746B">
              <w:rPr>
                <w:sz w:val="22"/>
              </w:rPr>
              <w:t>1,681</w:t>
            </w:r>
          </w:p>
        </w:tc>
        <w:tc>
          <w:tcPr>
            <w:tcW w:w="331" w:type="pct"/>
            <w:shd w:val="clear" w:color="auto" w:fill="auto"/>
            <w:noWrap/>
            <w:vAlign w:val="center"/>
          </w:tcPr>
          <w:p w:rsidR="00354E62" w:rsidRPr="00A5746B" w:rsidRDefault="00354E62" w:rsidP="002956A6">
            <w:pPr>
              <w:jc w:val="center"/>
              <w:rPr>
                <w:sz w:val="22"/>
              </w:rPr>
            </w:pPr>
            <w:r w:rsidRPr="00A5746B">
              <w:rPr>
                <w:sz w:val="22"/>
              </w:rPr>
              <w:t>1,681</w:t>
            </w:r>
          </w:p>
        </w:tc>
        <w:tc>
          <w:tcPr>
            <w:tcW w:w="331" w:type="pct"/>
            <w:shd w:val="clear" w:color="auto" w:fill="auto"/>
            <w:noWrap/>
            <w:vAlign w:val="center"/>
          </w:tcPr>
          <w:p w:rsidR="00354E62" w:rsidRPr="00A5746B" w:rsidRDefault="00354E62" w:rsidP="002956A6">
            <w:pPr>
              <w:jc w:val="center"/>
              <w:rPr>
                <w:sz w:val="22"/>
              </w:rPr>
            </w:pPr>
            <w:r w:rsidRPr="00A5746B">
              <w:rPr>
                <w:sz w:val="22"/>
              </w:rPr>
              <w:t>1,681</w:t>
            </w:r>
          </w:p>
        </w:tc>
        <w:tc>
          <w:tcPr>
            <w:tcW w:w="348" w:type="pct"/>
            <w:shd w:val="clear" w:color="auto" w:fill="auto"/>
            <w:vAlign w:val="center"/>
          </w:tcPr>
          <w:p w:rsidR="00354E62" w:rsidRPr="00A5746B" w:rsidRDefault="00354E62" w:rsidP="002956A6">
            <w:pPr>
              <w:jc w:val="center"/>
              <w:rPr>
                <w:sz w:val="22"/>
              </w:rPr>
            </w:pPr>
            <w:r w:rsidRPr="00A5746B">
              <w:rPr>
                <w:sz w:val="22"/>
              </w:rPr>
              <w:t>1,681</w:t>
            </w:r>
          </w:p>
        </w:tc>
        <w:tc>
          <w:tcPr>
            <w:tcW w:w="427" w:type="pct"/>
            <w:shd w:val="clear" w:color="auto" w:fill="auto"/>
            <w:vAlign w:val="center"/>
          </w:tcPr>
          <w:p w:rsidR="00354E62" w:rsidRPr="00A5746B" w:rsidRDefault="00354E62" w:rsidP="002956A6">
            <w:pPr>
              <w:jc w:val="center"/>
              <w:rPr>
                <w:sz w:val="22"/>
              </w:rPr>
            </w:pPr>
            <w:r w:rsidRPr="00A5746B">
              <w:rPr>
                <w:sz w:val="22"/>
              </w:rPr>
              <w:t>1,681</w:t>
            </w:r>
          </w:p>
        </w:tc>
        <w:tc>
          <w:tcPr>
            <w:tcW w:w="418" w:type="pct"/>
            <w:shd w:val="clear" w:color="auto" w:fill="auto"/>
            <w:vAlign w:val="center"/>
          </w:tcPr>
          <w:p w:rsidR="00354E62" w:rsidRPr="00A5746B" w:rsidRDefault="00354E62" w:rsidP="002956A6">
            <w:pPr>
              <w:jc w:val="center"/>
              <w:rPr>
                <w:sz w:val="22"/>
              </w:rPr>
            </w:pPr>
            <w:r w:rsidRPr="00A5746B">
              <w:rPr>
                <w:sz w:val="22"/>
              </w:rPr>
              <w:t>1,681</w:t>
            </w:r>
          </w:p>
        </w:tc>
      </w:tr>
      <w:tr w:rsidR="008B79CC" w:rsidRPr="00A5746B" w:rsidTr="002956A6">
        <w:trPr>
          <w:cantSplit/>
        </w:trPr>
        <w:tc>
          <w:tcPr>
            <w:tcW w:w="273" w:type="pct"/>
            <w:vAlign w:val="bottom"/>
          </w:tcPr>
          <w:p w:rsidR="008B79CC" w:rsidRPr="00F740F7" w:rsidRDefault="008B79CC" w:rsidP="00F740F7">
            <w:pPr>
              <w:jc w:val="center"/>
              <w:rPr>
                <w:sz w:val="22"/>
              </w:rPr>
            </w:pPr>
            <w:r w:rsidRPr="00F740F7">
              <w:rPr>
                <w:sz w:val="22"/>
              </w:rPr>
              <w:t>4.19</w:t>
            </w:r>
          </w:p>
        </w:tc>
        <w:tc>
          <w:tcPr>
            <w:tcW w:w="1387" w:type="pct"/>
            <w:shd w:val="clear" w:color="auto" w:fill="auto"/>
            <w:noWrap/>
            <w:vAlign w:val="center"/>
          </w:tcPr>
          <w:p w:rsidR="008B79CC" w:rsidRPr="00A5746B" w:rsidRDefault="008B79CC" w:rsidP="002956A6">
            <w:pPr>
              <w:jc w:val="center"/>
              <w:rPr>
                <w:sz w:val="20"/>
                <w:szCs w:val="20"/>
              </w:rPr>
            </w:pPr>
            <w:r w:rsidRPr="00A5746B">
              <w:rPr>
                <w:sz w:val="20"/>
                <w:szCs w:val="20"/>
              </w:rPr>
              <w:t>Котельная (п. Яр, пер. Яр-пост, 1-1а)</w:t>
            </w:r>
          </w:p>
        </w:tc>
        <w:tc>
          <w:tcPr>
            <w:tcW w:w="487" w:type="pct"/>
            <w:shd w:val="clear" w:color="auto" w:fill="auto"/>
            <w:noWrap/>
            <w:vAlign w:val="center"/>
          </w:tcPr>
          <w:p w:rsidR="008B79CC" w:rsidRPr="00A5746B" w:rsidRDefault="008B79CC" w:rsidP="002956A6">
            <w:pPr>
              <w:jc w:val="center"/>
              <w:rPr>
                <w:sz w:val="20"/>
                <w:szCs w:val="20"/>
              </w:rPr>
            </w:pPr>
            <w:r w:rsidRPr="00A5746B">
              <w:rPr>
                <w:sz w:val="20"/>
                <w:szCs w:val="20"/>
              </w:rPr>
              <w:t>Гкал/м.кв</w:t>
            </w:r>
          </w:p>
        </w:tc>
        <w:tc>
          <w:tcPr>
            <w:tcW w:w="333" w:type="pct"/>
            <w:shd w:val="clear" w:color="auto" w:fill="auto"/>
            <w:noWrap/>
            <w:vAlign w:val="center"/>
          </w:tcPr>
          <w:p w:rsidR="008B79CC" w:rsidRPr="00A5746B" w:rsidRDefault="008B79CC" w:rsidP="00122966">
            <w:pPr>
              <w:jc w:val="center"/>
              <w:rPr>
                <w:sz w:val="22"/>
              </w:rPr>
            </w:pPr>
            <w:r w:rsidRPr="00A5746B">
              <w:rPr>
                <w:sz w:val="22"/>
              </w:rPr>
              <w:t>н/д</w:t>
            </w:r>
          </w:p>
        </w:tc>
        <w:tc>
          <w:tcPr>
            <w:tcW w:w="323" w:type="pct"/>
            <w:shd w:val="clear" w:color="auto" w:fill="auto"/>
            <w:noWrap/>
            <w:vAlign w:val="center"/>
          </w:tcPr>
          <w:p w:rsidR="008B79CC" w:rsidRPr="00A5746B" w:rsidRDefault="008B79CC" w:rsidP="00122966">
            <w:pPr>
              <w:jc w:val="center"/>
              <w:rPr>
                <w:sz w:val="22"/>
              </w:rPr>
            </w:pPr>
            <w:r w:rsidRPr="00A5746B">
              <w:rPr>
                <w:sz w:val="22"/>
              </w:rPr>
              <w:t>н/д</w:t>
            </w:r>
          </w:p>
        </w:tc>
        <w:tc>
          <w:tcPr>
            <w:tcW w:w="342" w:type="pct"/>
            <w:shd w:val="clear" w:color="auto" w:fill="auto"/>
            <w:noWrap/>
            <w:vAlign w:val="center"/>
          </w:tcPr>
          <w:p w:rsidR="008B79CC" w:rsidRPr="00A5746B" w:rsidRDefault="008B79CC" w:rsidP="00122966">
            <w:pPr>
              <w:jc w:val="center"/>
              <w:rPr>
                <w:sz w:val="22"/>
              </w:rPr>
            </w:pPr>
            <w:r w:rsidRPr="00A5746B">
              <w:rPr>
                <w:sz w:val="22"/>
              </w:rPr>
              <w:t>н/д</w:t>
            </w:r>
          </w:p>
        </w:tc>
        <w:tc>
          <w:tcPr>
            <w:tcW w:w="331" w:type="pct"/>
            <w:shd w:val="clear" w:color="auto" w:fill="auto"/>
            <w:noWrap/>
            <w:vAlign w:val="center"/>
          </w:tcPr>
          <w:p w:rsidR="008B79CC" w:rsidRPr="00A5746B" w:rsidRDefault="008B79CC" w:rsidP="00122966">
            <w:pPr>
              <w:jc w:val="center"/>
              <w:rPr>
                <w:sz w:val="22"/>
              </w:rPr>
            </w:pPr>
            <w:r w:rsidRPr="00A5746B">
              <w:rPr>
                <w:sz w:val="22"/>
              </w:rPr>
              <w:t>н/д</w:t>
            </w:r>
          </w:p>
        </w:tc>
        <w:tc>
          <w:tcPr>
            <w:tcW w:w="331" w:type="pct"/>
            <w:shd w:val="clear" w:color="auto" w:fill="auto"/>
            <w:noWrap/>
            <w:vAlign w:val="center"/>
          </w:tcPr>
          <w:p w:rsidR="008B79CC" w:rsidRPr="00A5746B" w:rsidRDefault="008B79CC" w:rsidP="00122966">
            <w:pPr>
              <w:jc w:val="center"/>
              <w:rPr>
                <w:sz w:val="22"/>
              </w:rPr>
            </w:pPr>
            <w:r w:rsidRPr="00A5746B">
              <w:rPr>
                <w:sz w:val="22"/>
              </w:rPr>
              <w:t>н/д</w:t>
            </w:r>
          </w:p>
        </w:tc>
        <w:tc>
          <w:tcPr>
            <w:tcW w:w="348" w:type="pct"/>
            <w:shd w:val="clear" w:color="auto" w:fill="auto"/>
            <w:vAlign w:val="center"/>
          </w:tcPr>
          <w:p w:rsidR="008B79CC" w:rsidRPr="00A5746B" w:rsidRDefault="008B79CC" w:rsidP="00122966">
            <w:pPr>
              <w:jc w:val="center"/>
              <w:rPr>
                <w:sz w:val="22"/>
              </w:rPr>
            </w:pPr>
            <w:r w:rsidRPr="00A5746B">
              <w:rPr>
                <w:sz w:val="22"/>
              </w:rPr>
              <w:t>н/д</w:t>
            </w:r>
          </w:p>
        </w:tc>
        <w:tc>
          <w:tcPr>
            <w:tcW w:w="427" w:type="pct"/>
            <w:shd w:val="clear" w:color="auto" w:fill="auto"/>
            <w:vAlign w:val="center"/>
          </w:tcPr>
          <w:p w:rsidR="008B79CC" w:rsidRPr="00A5746B" w:rsidRDefault="008B79CC" w:rsidP="00122966">
            <w:pPr>
              <w:jc w:val="center"/>
              <w:rPr>
                <w:sz w:val="22"/>
              </w:rPr>
            </w:pPr>
            <w:r w:rsidRPr="00A5746B">
              <w:rPr>
                <w:sz w:val="22"/>
              </w:rPr>
              <w:t>н/д</w:t>
            </w:r>
          </w:p>
        </w:tc>
        <w:tc>
          <w:tcPr>
            <w:tcW w:w="418" w:type="pct"/>
            <w:shd w:val="clear" w:color="auto" w:fill="auto"/>
            <w:vAlign w:val="center"/>
          </w:tcPr>
          <w:p w:rsidR="008B79CC" w:rsidRPr="00A5746B" w:rsidRDefault="008B79CC" w:rsidP="00122966">
            <w:pPr>
              <w:jc w:val="center"/>
              <w:rPr>
                <w:sz w:val="22"/>
              </w:rPr>
            </w:pPr>
            <w:r w:rsidRPr="00A5746B">
              <w:rPr>
                <w:sz w:val="22"/>
              </w:rPr>
              <w:t>н/д</w:t>
            </w:r>
          </w:p>
        </w:tc>
      </w:tr>
      <w:tr w:rsidR="008B79CC" w:rsidRPr="00A5746B" w:rsidTr="002956A6">
        <w:trPr>
          <w:cantSplit/>
        </w:trPr>
        <w:tc>
          <w:tcPr>
            <w:tcW w:w="273" w:type="pct"/>
            <w:vAlign w:val="bottom"/>
          </w:tcPr>
          <w:p w:rsidR="008B79CC" w:rsidRPr="00F740F7" w:rsidRDefault="008B79CC" w:rsidP="00F740F7">
            <w:pPr>
              <w:jc w:val="center"/>
              <w:rPr>
                <w:sz w:val="22"/>
              </w:rPr>
            </w:pPr>
            <w:r w:rsidRPr="00F740F7">
              <w:rPr>
                <w:sz w:val="22"/>
              </w:rPr>
              <w:t>5</w:t>
            </w:r>
          </w:p>
        </w:tc>
        <w:tc>
          <w:tcPr>
            <w:tcW w:w="1387" w:type="pct"/>
            <w:shd w:val="clear" w:color="auto" w:fill="auto"/>
            <w:noWrap/>
            <w:vAlign w:val="center"/>
          </w:tcPr>
          <w:p w:rsidR="008B79CC" w:rsidRPr="00A5746B" w:rsidRDefault="008B79CC" w:rsidP="002956A6">
            <w:pPr>
              <w:jc w:val="center"/>
              <w:rPr>
                <w:sz w:val="20"/>
                <w:szCs w:val="20"/>
              </w:rPr>
            </w:pPr>
            <w:r w:rsidRPr="00A5746B">
              <w:rPr>
                <w:sz w:val="20"/>
                <w:szCs w:val="20"/>
              </w:rPr>
              <w:t>Отношение величины потерь теплоносителя к материальной характеристике тепловой сети</w:t>
            </w:r>
          </w:p>
        </w:tc>
        <w:tc>
          <w:tcPr>
            <w:tcW w:w="487" w:type="pct"/>
            <w:shd w:val="clear" w:color="auto" w:fill="auto"/>
            <w:noWrap/>
            <w:vAlign w:val="center"/>
          </w:tcPr>
          <w:p w:rsidR="008B79CC" w:rsidRPr="00A5746B" w:rsidRDefault="008B79CC" w:rsidP="002956A6">
            <w:pPr>
              <w:jc w:val="center"/>
              <w:rPr>
                <w:sz w:val="20"/>
                <w:szCs w:val="20"/>
              </w:rPr>
            </w:pPr>
            <w:r w:rsidRPr="00A5746B">
              <w:rPr>
                <w:sz w:val="20"/>
                <w:szCs w:val="20"/>
              </w:rPr>
              <w:t> </w:t>
            </w:r>
          </w:p>
        </w:tc>
        <w:tc>
          <w:tcPr>
            <w:tcW w:w="333" w:type="pct"/>
            <w:shd w:val="clear" w:color="auto" w:fill="auto"/>
            <w:noWrap/>
            <w:vAlign w:val="center"/>
          </w:tcPr>
          <w:p w:rsidR="008B79CC" w:rsidRPr="00A5746B" w:rsidRDefault="008B79CC" w:rsidP="002956A6">
            <w:pPr>
              <w:jc w:val="center"/>
              <w:rPr>
                <w:sz w:val="22"/>
              </w:rPr>
            </w:pPr>
            <w:r w:rsidRPr="00A5746B">
              <w:rPr>
                <w:sz w:val="22"/>
              </w:rPr>
              <w:t> </w:t>
            </w:r>
          </w:p>
        </w:tc>
        <w:tc>
          <w:tcPr>
            <w:tcW w:w="323" w:type="pct"/>
            <w:shd w:val="clear" w:color="auto" w:fill="auto"/>
            <w:noWrap/>
            <w:vAlign w:val="center"/>
          </w:tcPr>
          <w:p w:rsidR="008B79CC" w:rsidRPr="00A5746B" w:rsidRDefault="008B79CC" w:rsidP="002956A6">
            <w:pPr>
              <w:jc w:val="center"/>
              <w:rPr>
                <w:sz w:val="22"/>
              </w:rPr>
            </w:pPr>
            <w:r w:rsidRPr="00A5746B">
              <w:rPr>
                <w:sz w:val="22"/>
              </w:rPr>
              <w:t> </w:t>
            </w:r>
          </w:p>
        </w:tc>
        <w:tc>
          <w:tcPr>
            <w:tcW w:w="342" w:type="pct"/>
            <w:shd w:val="clear" w:color="auto" w:fill="auto"/>
            <w:noWrap/>
            <w:vAlign w:val="center"/>
          </w:tcPr>
          <w:p w:rsidR="008B79CC" w:rsidRPr="00A5746B" w:rsidRDefault="008B79CC" w:rsidP="002956A6">
            <w:pPr>
              <w:jc w:val="center"/>
              <w:rPr>
                <w:sz w:val="22"/>
              </w:rPr>
            </w:pPr>
            <w:r w:rsidRPr="00A5746B">
              <w:rPr>
                <w:sz w:val="22"/>
              </w:rPr>
              <w:t> </w:t>
            </w:r>
          </w:p>
        </w:tc>
        <w:tc>
          <w:tcPr>
            <w:tcW w:w="331" w:type="pct"/>
            <w:shd w:val="clear" w:color="auto" w:fill="auto"/>
            <w:noWrap/>
            <w:vAlign w:val="center"/>
          </w:tcPr>
          <w:p w:rsidR="008B79CC" w:rsidRPr="00A5746B" w:rsidRDefault="008B79CC" w:rsidP="002956A6">
            <w:pPr>
              <w:jc w:val="center"/>
              <w:rPr>
                <w:sz w:val="22"/>
              </w:rPr>
            </w:pPr>
            <w:r w:rsidRPr="00A5746B">
              <w:rPr>
                <w:sz w:val="22"/>
              </w:rPr>
              <w:t> </w:t>
            </w:r>
          </w:p>
        </w:tc>
        <w:tc>
          <w:tcPr>
            <w:tcW w:w="331" w:type="pct"/>
            <w:shd w:val="clear" w:color="auto" w:fill="auto"/>
            <w:noWrap/>
            <w:vAlign w:val="center"/>
          </w:tcPr>
          <w:p w:rsidR="008B79CC" w:rsidRPr="00A5746B" w:rsidRDefault="008B79CC" w:rsidP="002956A6">
            <w:pPr>
              <w:jc w:val="center"/>
              <w:rPr>
                <w:sz w:val="22"/>
              </w:rPr>
            </w:pPr>
            <w:r w:rsidRPr="00A5746B">
              <w:rPr>
                <w:sz w:val="22"/>
              </w:rPr>
              <w:t> </w:t>
            </w:r>
          </w:p>
        </w:tc>
        <w:tc>
          <w:tcPr>
            <w:tcW w:w="348" w:type="pct"/>
            <w:shd w:val="clear" w:color="auto" w:fill="auto"/>
            <w:vAlign w:val="center"/>
          </w:tcPr>
          <w:p w:rsidR="008B79CC" w:rsidRPr="00A5746B" w:rsidRDefault="008B79CC" w:rsidP="002956A6">
            <w:pPr>
              <w:jc w:val="center"/>
              <w:rPr>
                <w:sz w:val="22"/>
              </w:rPr>
            </w:pPr>
            <w:r w:rsidRPr="00A5746B">
              <w:rPr>
                <w:sz w:val="22"/>
              </w:rPr>
              <w:t> </w:t>
            </w:r>
          </w:p>
        </w:tc>
        <w:tc>
          <w:tcPr>
            <w:tcW w:w="427" w:type="pct"/>
            <w:shd w:val="clear" w:color="auto" w:fill="auto"/>
            <w:vAlign w:val="center"/>
          </w:tcPr>
          <w:p w:rsidR="008B79CC" w:rsidRPr="00A5746B" w:rsidRDefault="008B79CC" w:rsidP="002956A6">
            <w:pPr>
              <w:jc w:val="center"/>
              <w:rPr>
                <w:sz w:val="22"/>
              </w:rPr>
            </w:pPr>
            <w:r w:rsidRPr="00A5746B">
              <w:rPr>
                <w:sz w:val="22"/>
              </w:rPr>
              <w:t> </w:t>
            </w:r>
          </w:p>
        </w:tc>
        <w:tc>
          <w:tcPr>
            <w:tcW w:w="418" w:type="pct"/>
            <w:shd w:val="clear" w:color="auto" w:fill="auto"/>
            <w:vAlign w:val="center"/>
          </w:tcPr>
          <w:p w:rsidR="008B79CC" w:rsidRPr="00A5746B" w:rsidRDefault="008B79CC" w:rsidP="002956A6">
            <w:pPr>
              <w:jc w:val="center"/>
              <w:rPr>
                <w:sz w:val="22"/>
              </w:rPr>
            </w:pPr>
            <w:r w:rsidRPr="00A5746B">
              <w:rPr>
                <w:sz w:val="22"/>
              </w:rPr>
              <w:t> </w:t>
            </w:r>
          </w:p>
        </w:tc>
      </w:tr>
      <w:tr w:rsidR="008B79CC" w:rsidRPr="00A5746B" w:rsidTr="002956A6">
        <w:trPr>
          <w:cantSplit/>
        </w:trPr>
        <w:tc>
          <w:tcPr>
            <w:tcW w:w="273" w:type="pct"/>
            <w:vAlign w:val="bottom"/>
          </w:tcPr>
          <w:p w:rsidR="008B79CC" w:rsidRPr="00F740F7" w:rsidRDefault="008B79CC" w:rsidP="00F740F7">
            <w:pPr>
              <w:jc w:val="center"/>
              <w:rPr>
                <w:sz w:val="22"/>
              </w:rPr>
            </w:pPr>
            <w:r w:rsidRPr="00F740F7">
              <w:rPr>
                <w:sz w:val="22"/>
              </w:rPr>
              <w:t>5.1</w:t>
            </w:r>
          </w:p>
        </w:tc>
        <w:tc>
          <w:tcPr>
            <w:tcW w:w="1387" w:type="pct"/>
            <w:shd w:val="clear" w:color="auto" w:fill="auto"/>
            <w:noWrap/>
            <w:vAlign w:val="center"/>
          </w:tcPr>
          <w:p w:rsidR="008B79CC" w:rsidRPr="00A5746B" w:rsidRDefault="008B79CC" w:rsidP="002956A6">
            <w:pPr>
              <w:jc w:val="center"/>
              <w:rPr>
                <w:sz w:val="20"/>
                <w:szCs w:val="20"/>
              </w:rPr>
            </w:pPr>
            <w:r w:rsidRPr="00A5746B">
              <w:rPr>
                <w:sz w:val="20"/>
                <w:szCs w:val="20"/>
              </w:rPr>
              <w:t>Котельная (п. Яр, ул. Школьная, 6а)</w:t>
            </w:r>
          </w:p>
        </w:tc>
        <w:tc>
          <w:tcPr>
            <w:tcW w:w="487" w:type="pct"/>
            <w:shd w:val="clear" w:color="auto" w:fill="auto"/>
            <w:noWrap/>
            <w:vAlign w:val="center"/>
          </w:tcPr>
          <w:p w:rsidR="008B79CC" w:rsidRPr="00A5746B" w:rsidRDefault="008B79CC" w:rsidP="002956A6">
            <w:pPr>
              <w:jc w:val="center"/>
              <w:rPr>
                <w:sz w:val="20"/>
                <w:szCs w:val="20"/>
              </w:rPr>
            </w:pPr>
            <w:r w:rsidRPr="00A5746B">
              <w:rPr>
                <w:sz w:val="20"/>
                <w:szCs w:val="20"/>
              </w:rPr>
              <w:t>куб.м/м.кв</w:t>
            </w:r>
          </w:p>
        </w:tc>
        <w:tc>
          <w:tcPr>
            <w:tcW w:w="333" w:type="pct"/>
            <w:shd w:val="clear" w:color="auto" w:fill="auto"/>
            <w:noWrap/>
            <w:vAlign w:val="center"/>
          </w:tcPr>
          <w:p w:rsidR="008B79CC" w:rsidRPr="00A5746B" w:rsidRDefault="008B79CC" w:rsidP="002956A6">
            <w:pPr>
              <w:jc w:val="center"/>
              <w:rPr>
                <w:sz w:val="22"/>
              </w:rPr>
            </w:pPr>
            <w:r w:rsidRPr="00A5746B">
              <w:rPr>
                <w:sz w:val="22"/>
              </w:rPr>
              <w:t>2,868</w:t>
            </w:r>
          </w:p>
        </w:tc>
        <w:tc>
          <w:tcPr>
            <w:tcW w:w="323" w:type="pct"/>
            <w:shd w:val="clear" w:color="auto" w:fill="auto"/>
            <w:noWrap/>
            <w:vAlign w:val="center"/>
          </w:tcPr>
          <w:p w:rsidR="008B79CC" w:rsidRPr="00A5746B" w:rsidRDefault="008B79CC" w:rsidP="002956A6">
            <w:pPr>
              <w:jc w:val="center"/>
              <w:rPr>
                <w:sz w:val="22"/>
              </w:rPr>
            </w:pPr>
            <w:r w:rsidRPr="00A5746B">
              <w:rPr>
                <w:sz w:val="22"/>
              </w:rPr>
              <w:t>2,868</w:t>
            </w:r>
          </w:p>
        </w:tc>
        <w:tc>
          <w:tcPr>
            <w:tcW w:w="342" w:type="pct"/>
            <w:shd w:val="clear" w:color="auto" w:fill="auto"/>
            <w:noWrap/>
            <w:vAlign w:val="center"/>
          </w:tcPr>
          <w:p w:rsidR="008B79CC" w:rsidRPr="00A5746B" w:rsidRDefault="008B79CC" w:rsidP="002956A6">
            <w:pPr>
              <w:jc w:val="center"/>
              <w:rPr>
                <w:sz w:val="22"/>
              </w:rPr>
            </w:pPr>
            <w:r w:rsidRPr="00A5746B">
              <w:rPr>
                <w:sz w:val="22"/>
              </w:rPr>
              <w:t>2,868</w:t>
            </w:r>
          </w:p>
        </w:tc>
        <w:tc>
          <w:tcPr>
            <w:tcW w:w="331" w:type="pct"/>
            <w:shd w:val="clear" w:color="auto" w:fill="auto"/>
            <w:noWrap/>
            <w:vAlign w:val="center"/>
          </w:tcPr>
          <w:p w:rsidR="008B79CC" w:rsidRPr="00A5746B" w:rsidRDefault="008B79CC" w:rsidP="002956A6">
            <w:pPr>
              <w:jc w:val="center"/>
              <w:rPr>
                <w:sz w:val="22"/>
              </w:rPr>
            </w:pPr>
            <w:r w:rsidRPr="00A5746B">
              <w:rPr>
                <w:sz w:val="22"/>
              </w:rPr>
              <w:t>2,868</w:t>
            </w:r>
          </w:p>
        </w:tc>
        <w:tc>
          <w:tcPr>
            <w:tcW w:w="331" w:type="pct"/>
            <w:shd w:val="clear" w:color="auto" w:fill="auto"/>
            <w:noWrap/>
            <w:vAlign w:val="center"/>
          </w:tcPr>
          <w:p w:rsidR="008B79CC" w:rsidRPr="00A5746B" w:rsidRDefault="008B79CC" w:rsidP="002956A6">
            <w:pPr>
              <w:jc w:val="center"/>
              <w:rPr>
                <w:sz w:val="22"/>
              </w:rPr>
            </w:pPr>
            <w:r w:rsidRPr="00A5746B">
              <w:rPr>
                <w:sz w:val="22"/>
              </w:rPr>
              <w:t>2,868</w:t>
            </w:r>
          </w:p>
        </w:tc>
        <w:tc>
          <w:tcPr>
            <w:tcW w:w="348" w:type="pct"/>
            <w:shd w:val="clear" w:color="auto" w:fill="auto"/>
            <w:vAlign w:val="center"/>
          </w:tcPr>
          <w:p w:rsidR="008B79CC" w:rsidRPr="00A5746B" w:rsidRDefault="008B79CC" w:rsidP="002956A6">
            <w:pPr>
              <w:jc w:val="center"/>
              <w:rPr>
                <w:sz w:val="22"/>
              </w:rPr>
            </w:pPr>
            <w:r w:rsidRPr="00A5746B">
              <w:rPr>
                <w:sz w:val="22"/>
              </w:rPr>
              <w:t>2,868</w:t>
            </w:r>
          </w:p>
        </w:tc>
        <w:tc>
          <w:tcPr>
            <w:tcW w:w="427" w:type="pct"/>
            <w:shd w:val="clear" w:color="auto" w:fill="auto"/>
            <w:vAlign w:val="center"/>
          </w:tcPr>
          <w:p w:rsidR="008B79CC" w:rsidRPr="00A5746B" w:rsidRDefault="008B79CC" w:rsidP="002956A6">
            <w:pPr>
              <w:jc w:val="center"/>
              <w:rPr>
                <w:sz w:val="22"/>
              </w:rPr>
            </w:pPr>
            <w:r w:rsidRPr="00A5746B">
              <w:rPr>
                <w:sz w:val="22"/>
              </w:rPr>
              <w:t>2,868</w:t>
            </w:r>
          </w:p>
        </w:tc>
        <w:tc>
          <w:tcPr>
            <w:tcW w:w="418" w:type="pct"/>
            <w:shd w:val="clear" w:color="auto" w:fill="auto"/>
            <w:vAlign w:val="center"/>
          </w:tcPr>
          <w:p w:rsidR="008B79CC" w:rsidRPr="00A5746B" w:rsidRDefault="008B79CC" w:rsidP="002956A6">
            <w:pPr>
              <w:jc w:val="center"/>
              <w:rPr>
                <w:sz w:val="22"/>
              </w:rPr>
            </w:pPr>
            <w:r w:rsidRPr="00A5746B">
              <w:rPr>
                <w:sz w:val="22"/>
              </w:rPr>
              <w:t>2,868</w:t>
            </w:r>
          </w:p>
        </w:tc>
      </w:tr>
      <w:tr w:rsidR="008B79CC" w:rsidRPr="00A5746B" w:rsidTr="002956A6">
        <w:trPr>
          <w:cantSplit/>
        </w:trPr>
        <w:tc>
          <w:tcPr>
            <w:tcW w:w="273" w:type="pct"/>
            <w:vAlign w:val="bottom"/>
          </w:tcPr>
          <w:p w:rsidR="008B79CC" w:rsidRPr="00F740F7" w:rsidRDefault="008B79CC" w:rsidP="00F740F7">
            <w:pPr>
              <w:jc w:val="center"/>
              <w:rPr>
                <w:sz w:val="22"/>
              </w:rPr>
            </w:pPr>
            <w:r w:rsidRPr="00F740F7">
              <w:rPr>
                <w:sz w:val="22"/>
              </w:rPr>
              <w:t>5.2</w:t>
            </w:r>
          </w:p>
        </w:tc>
        <w:tc>
          <w:tcPr>
            <w:tcW w:w="1387" w:type="pct"/>
            <w:shd w:val="clear" w:color="auto" w:fill="auto"/>
            <w:noWrap/>
            <w:vAlign w:val="center"/>
          </w:tcPr>
          <w:p w:rsidR="008B79CC" w:rsidRPr="00A5746B" w:rsidRDefault="008B79CC" w:rsidP="002956A6">
            <w:pPr>
              <w:jc w:val="center"/>
              <w:rPr>
                <w:sz w:val="20"/>
                <w:szCs w:val="20"/>
              </w:rPr>
            </w:pPr>
            <w:r w:rsidRPr="00A5746B">
              <w:rPr>
                <w:sz w:val="20"/>
                <w:szCs w:val="20"/>
              </w:rPr>
              <w:t>Котельная (с.Дизьмино, ул. Школьная, 26а)</w:t>
            </w:r>
          </w:p>
        </w:tc>
        <w:tc>
          <w:tcPr>
            <w:tcW w:w="487" w:type="pct"/>
            <w:shd w:val="clear" w:color="auto" w:fill="auto"/>
            <w:noWrap/>
            <w:vAlign w:val="center"/>
          </w:tcPr>
          <w:p w:rsidR="008B79CC" w:rsidRPr="00A5746B" w:rsidRDefault="008B79CC" w:rsidP="002956A6">
            <w:pPr>
              <w:jc w:val="center"/>
              <w:rPr>
                <w:sz w:val="20"/>
                <w:szCs w:val="20"/>
              </w:rPr>
            </w:pPr>
            <w:r w:rsidRPr="00A5746B">
              <w:rPr>
                <w:sz w:val="20"/>
                <w:szCs w:val="20"/>
              </w:rPr>
              <w:t>куб.м/м.кв</w:t>
            </w:r>
          </w:p>
        </w:tc>
        <w:tc>
          <w:tcPr>
            <w:tcW w:w="333" w:type="pct"/>
            <w:shd w:val="clear" w:color="auto" w:fill="auto"/>
            <w:noWrap/>
            <w:vAlign w:val="center"/>
          </w:tcPr>
          <w:p w:rsidR="008B79CC" w:rsidRPr="00A5746B" w:rsidRDefault="008B79CC" w:rsidP="002956A6">
            <w:pPr>
              <w:jc w:val="center"/>
              <w:rPr>
                <w:sz w:val="22"/>
              </w:rPr>
            </w:pPr>
            <w:r w:rsidRPr="00A5746B">
              <w:rPr>
                <w:sz w:val="22"/>
              </w:rPr>
              <w:t>2,596</w:t>
            </w:r>
          </w:p>
        </w:tc>
        <w:tc>
          <w:tcPr>
            <w:tcW w:w="323" w:type="pct"/>
            <w:shd w:val="clear" w:color="auto" w:fill="auto"/>
            <w:noWrap/>
            <w:vAlign w:val="center"/>
          </w:tcPr>
          <w:p w:rsidR="008B79CC" w:rsidRPr="00A5746B" w:rsidRDefault="008B79CC" w:rsidP="002956A6">
            <w:pPr>
              <w:jc w:val="center"/>
              <w:rPr>
                <w:sz w:val="22"/>
              </w:rPr>
            </w:pPr>
            <w:r w:rsidRPr="00A5746B">
              <w:rPr>
                <w:sz w:val="22"/>
              </w:rPr>
              <w:t>2,596</w:t>
            </w:r>
          </w:p>
        </w:tc>
        <w:tc>
          <w:tcPr>
            <w:tcW w:w="342" w:type="pct"/>
            <w:shd w:val="clear" w:color="auto" w:fill="auto"/>
            <w:noWrap/>
            <w:vAlign w:val="center"/>
          </w:tcPr>
          <w:p w:rsidR="008B79CC" w:rsidRPr="00A5746B" w:rsidRDefault="008B79CC" w:rsidP="002956A6">
            <w:pPr>
              <w:jc w:val="center"/>
              <w:rPr>
                <w:sz w:val="22"/>
              </w:rPr>
            </w:pPr>
            <w:r w:rsidRPr="00A5746B">
              <w:rPr>
                <w:sz w:val="22"/>
              </w:rPr>
              <w:t>2,596</w:t>
            </w:r>
          </w:p>
        </w:tc>
        <w:tc>
          <w:tcPr>
            <w:tcW w:w="331" w:type="pct"/>
            <w:shd w:val="clear" w:color="auto" w:fill="auto"/>
            <w:noWrap/>
            <w:vAlign w:val="center"/>
          </w:tcPr>
          <w:p w:rsidR="008B79CC" w:rsidRPr="00A5746B" w:rsidRDefault="008B79CC" w:rsidP="002956A6">
            <w:pPr>
              <w:jc w:val="center"/>
              <w:rPr>
                <w:sz w:val="22"/>
              </w:rPr>
            </w:pPr>
            <w:r w:rsidRPr="00A5746B">
              <w:rPr>
                <w:sz w:val="22"/>
              </w:rPr>
              <w:t>2,596</w:t>
            </w:r>
          </w:p>
        </w:tc>
        <w:tc>
          <w:tcPr>
            <w:tcW w:w="331" w:type="pct"/>
            <w:shd w:val="clear" w:color="auto" w:fill="auto"/>
            <w:noWrap/>
            <w:vAlign w:val="center"/>
          </w:tcPr>
          <w:p w:rsidR="008B79CC" w:rsidRPr="00A5746B" w:rsidRDefault="008B79CC" w:rsidP="002956A6">
            <w:pPr>
              <w:jc w:val="center"/>
              <w:rPr>
                <w:sz w:val="22"/>
              </w:rPr>
            </w:pPr>
            <w:r w:rsidRPr="00A5746B">
              <w:rPr>
                <w:sz w:val="22"/>
              </w:rPr>
              <w:t>2,596</w:t>
            </w:r>
          </w:p>
        </w:tc>
        <w:tc>
          <w:tcPr>
            <w:tcW w:w="348" w:type="pct"/>
            <w:shd w:val="clear" w:color="auto" w:fill="auto"/>
            <w:vAlign w:val="center"/>
          </w:tcPr>
          <w:p w:rsidR="008B79CC" w:rsidRPr="00A5746B" w:rsidRDefault="008B79CC" w:rsidP="002956A6">
            <w:pPr>
              <w:jc w:val="center"/>
              <w:rPr>
                <w:sz w:val="22"/>
              </w:rPr>
            </w:pPr>
            <w:r w:rsidRPr="00A5746B">
              <w:rPr>
                <w:sz w:val="22"/>
              </w:rPr>
              <w:t>2,596</w:t>
            </w:r>
          </w:p>
        </w:tc>
        <w:tc>
          <w:tcPr>
            <w:tcW w:w="427" w:type="pct"/>
            <w:shd w:val="clear" w:color="auto" w:fill="auto"/>
            <w:vAlign w:val="center"/>
          </w:tcPr>
          <w:p w:rsidR="008B79CC" w:rsidRPr="00A5746B" w:rsidRDefault="008B79CC" w:rsidP="002956A6">
            <w:pPr>
              <w:jc w:val="center"/>
              <w:rPr>
                <w:sz w:val="22"/>
              </w:rPr>
            </w:pPr>
            <w:r w:rsidRPr="00A5746B">
              <w:rPr>
                <w:sz w:val="22"/>
              </w:rPr>
              <w:t>2,596</w:t>
            </w:r>
          </w:p>
        </w:tc>
        <w:tc>
          <w:tcPr>
            <w:tcW w:w="418" w:type="pct"/>
            <w:shd w:val="clear" w:color="auto" w:fill="auto"/>
            <w:vAlign w:val="center"/>
          </w:tcPr>
          <w:p w:rsidR="008B79CC" w:rsidRPr="00A5746B" w:rsidRDefault="008B79CC" w:rsidP="002956A6">
            <w:pPr>
              <w:jc w:val="center"/>
              <w:rPr>
                <w:sz w:val="22"/>
              </w:rPr>
            </w:pPr>
            <w:r w:rsidRPr="00A5746B">
              <w:rPr>
                <w:sz w:val="22"/>
              </w:rPr>
              <w:t>2,596</w:t>
            </w:r>
          </w:p>
        </w:tc>
      </w:tr>
      <w:tr w:rsidR="008B79CC" w:rsidRPr="00A5746B" w:rsidTr="002956A6">
        <w:trPr>
          <w:cantSplit/>
        </w:trPr>
        <w:tc>
          <w:tcPr>
            <w:tcW w:w="273" w:type="pct"/>
            <w:vAlign w:val="bottom"/>
          </w:tcPr>
          <w:p w:rsidR="008B79CC" w:rsidRPr="00F740F7" w:rsidRDefault="008B79CC" w:rsidP="00F740F7">
            <w:pPr>
              <w:jc w:val="center"/>
              <w:rPr>
                <w:sz w:val="22"/>
              </w:rPr>
            </w:pPr>
            <w:r w:rsidRPr="00F740F7">
              <w:rPr>
                <w:sz w:val="22"/>
              </w:rPr>
              <w:t>5.3</w:t>
            </w:r>
          </w:p>
        </w:tc>
        <w:tc>
          <w:tcPr>
            <w:tcW w:w="1387" w:type="pct"/>
            <w:shd w:val="clear" w:color="auto" w:fill="auto"/>
            <w:noWrap/>
            <w:vAlign w:val="center"/>
          </w:tcPr>
          <w:p w:rsidR="008B79CC" w:rsidRPr="00A5746B" w:rsidRDefault="008B79CC" w:rsidP="002956A6">
            <w:pPr>
              <w:jc w:val="center"/>
              <w:rPr>
                <w:sz w:val="20"/>
                <w:szCs w:val="20"/>
              </w:rPr>
            </w:pPr>
            <w:r w:rsidRPr="00A5746B">
              <w:rPr>
                <w:sz w:val="20"/>
                <w:szCs w:val="20"/>
              </w:rPr>
              <w:t>Котельная (п.Яр, ул. Советская, 1)</w:t>
            </w:r>
          </w:p>
        </w:tc>
        <w:tc>
          <w:tcPr>
            <w:tcW w:w="487" w:type="pct"/>
            <w:shd w:val="clear" w:color="auto" w:fill="auto"/>
            <w:noWrap/>
            <w:vAlign w:val="center"/>
          </w:tcPr>
          <w:p w:rsidR="008B79CC" w:rsidRPr="00A5746B" w:rsidRDefault="008B79CC" w:rsidP="002956A6">
            <w:pPr>
              <w:jc w:val="center"/>
              <w:rPr>
                <w:sz w:val="20"/>
                <w:szCs w:val="20"/>
              </w:rPr>
            </w:pPr>
            <w:r w:rsidRPr="00A5746B">
              <w:rPr>
                <w:sz w:val="20"/>
                <w:szCs w:val="20"/>
              </w:rPr>
              <w:t>куб.м/м.кв</w:t>
            </w:r>
          </w:p>
        </w:tc>
        <w:tc>
          <w:tcPr>
            <w:tcW w:w="333" w:type="pct"/>
            <w:shd w:val="clear" w:color="auto" w:fill="auto"/>
            <w:noWrap/>
            <w:vAlign w:val="center"/>
          </w:tcPr>
          <w:p w:rsidR="008B79CC" w:rsidRPr="00A5746B" w:rsidRDefault="008B79CC" w:rsidP="002956A6">
            <w:pPr>
              <w:jc w:val="center"/>
              <w:rPr>
                <w:sz w:val="22"/>
              </w:rPr>
            </w:pPr>
            <w:r w:rsidRPr="00A5746B">
              <w:rPr>
                <w:sz w:val="22"/>
              </w:rPr>
              <w:t>1,582</w:t>
            </w:r>
          </w:p>
        </w:tc>
        <w:tc>
          <w:tcPr>
            <w:tcW w:w="323" w:type="pct"/>
            <w:shd w:val="clear" w:color="auto" w:fill="auto"/>
            <w:noWrap/>
            <w:vAlign w:val="center"/>
          </w:tcPr>
          <w:p w:rsidR="008B79CC" w:rsidRPr="00A5746B" w:rsidRDefault="008B79CC" w:rsidP="002956A6">
            <w:pPr>
              <w:jc w:val="center"/>
              <w:rPr>
                <w:sz w:val="22"/>
              </w:rPr>
            </w:pPr>
            <w:r w:rsidRPr="00A5746B">
              <w:rPr>
                <w:sz w:val="22"/>
              </w:rPr>
              <w:t>1,582</w:t>
            </w:r>
          </w:p>
        </w:tc>
        <w:tc>
          <w:tcPr>
            <w:tcW w:w="342" w:type="pct"/>
            <w:shd w:val="clear" w:color="auto" w:fill="auto"/>
            <w:noWrap/>
            <w:vAlign w:val="center"/>
          </w:tcPr>
          <w:p w:rsidR="008B79CC" w:rsidRPr="00A5746B" w:rsidRDefault="008B79CC" w:rsidP="002956A6">
            <w:pPr>
              <w:jc w:val="center"/>
              <w:rPr>
                <w:sz w:val="22"/>
              </w:rPr>
            </w:pPr>
            <w:r w:rsidRPr="00A5746B">
              <w:rPr>
                <w:sz w:val="22"/>
              </w:rPr>
              <w:t>1,582</w:t>
            </w:r>
          </w:p>
        </w:tc>
        <w:tc>
          <w:tcPr>
            <w:tcW w:w="331" w:type="pct"/>
            <w:shd w:val="clear" w:color="auto" w:fill="auto"/>
            <w:noWrap/>
            <w:vAlign w:val="center"/>
          </w:tcPr>
          <w:p w:rsidR="008B79CC" w:rsidRPr="00A5746B" w:rsidRDefault="008B79CC" w:rsidP="002956A6">
            <w:pPr>
              <w:jc w:val="center"/>
              <w:rPr>
                <w:sz w:val="22"/>
              </w:rPr>
            </w:pPr>
            <w:r w:rsidRPr="00A5746B">
              <w:rPr>
                <w:sz w:val="22"/>
              </w:rPr>
              <w:t>1,582</w:t>
            </w:r>
          </w:p>
        </w:tc>
        <w:tc>
          <w:tcPr>
            <w:tcW w:w="331" w:type="pct"/>
            <w:shd w:val="clear" w:color="auto" w:fill="auto"/>
            <w:noWrap/>
            <w:vAlign w:val="center"/>
          </w:tcPr>
          <w:p w:rsidR="008B79CC" w:rsidRPr="00A5746B" w:rsidRDefault="008B79CC" w:rsidP="002956A6">
            <w:pPr>
              <w:jc w:val="center"/>
              <w:rPr>
                <w:sz w:val="22"/>
              </w:rPr>
            </w:pPr>
            <w:r w:rsidRPr="00A5746B">
              <w:rPr>
                <w:sz w:val="22"/>
              </w:rPr>
              <w:t>1,582</w:t>
            </w:r>
          </w:p>
        </w:tc>
        <w:tc>
          <w:tcPr>
            <w:tcW w:w="348" w:type="pct"/>
            <w:shd w:val="clear" w:color="auto" w:fill="auto"/>
            <w:vAlign w:val="center"/>
          </w:tcPr>
          <w:p w:rsidR="008B79CC" w:rsidRPr="00A5746B" w:rsidRDefault="008B79CC" w:rsidP="002956A6">
            <w:pPr>
              <w:jc w:val="center"/>
              <w:rPr>
                <w:sz w:val="22"/>
              </w:rPr>
            </w:pPr>
            <w:r w:rsidRPr="00A5746B">
              <w:rPr>
                <w:sz w:val="22"/>
              </w:rPr>
              <w:t>1,582</w:t>
            </w:r>
          </w:p>
        </w:tc>
        <w:tc>
          <w:tcPr>
            <w:tcW w:w="427" w:type="pct"/>
            <w:shd w:val="clear" w:color="auto" w:fill="auto"/>
            <w:vAlign w:val="center"/>
          </w:tcPr>
          <w:p w:rsidR="008B79CC" w:rsidRPr="00A5746B" w:rsidRDefault="008B79CC" w:rsidP="002956A6">
            <w:pPr>
              <w:jc w:val="center"/>
              <w:rPr>
                <w:sz w:val="22"/>
              </w:rPr>
            </w:pPr>
            <w:r w:rsidRPr="00A5746B">
              <w:rPr>
                <w:sz w:val="22"/>
              </w:rPr>
              <w:t>1,582</w:t>
            </w:r>
          </w:p>
        </w:tc>
        <w:tc>
          <w:tcPr>
            <w:tcW w:w="418" w:type="pct"/>
            <w:shd w:val="clear" w:color="auto" w:fill="auto"/>
            <w:vAlign w:val="center"/>
          </w:tcPr>
          <w:p w:rsidR="008B79CC" w:rsidRPr="00A5746B" w:rsidRDefault="008B79CC" w:rsidP="002956A6">
            <w:pPr>
              <w:jc w:val="center"/>
              <w:rPr>
                <w:sz w:val="22"/>
              </w:rPr>
            </w:pPr>
            <w:r w:rsidRPr="00A5746B">
              <w:rPr>
                <w:sz w:val="22"/>
              </w:rPr>
              <w:t>1,582</w:t>
            </w:r>
          </w:p>
        </w:tc>
      </w:tr>
      <w:tr w:rsidR="008B79CC" w:rsidRPr="00A5746B" w:rsidTr="002956A6">
        <w:trPr>
          <w:cantSplit/>
        </w:trPr>
        <w:tc>
          <w:tcPr>
            <w:tcW w:w="273" w:type="pct"/>
            <w:vAlign w:val="bottom"/>
          </w:tcPr>
          <w:p w:rsidR="008B79CC" w:rsidRPr="00F740F7" w:rsidRDefault="008B79CC" w:rsidP="00F740F7">
            <w:pPr>
              <w:jc w:val="center"/>
              <w:rPr>
                <w:sz w:val="22"/>
              </w:rPr>
            </w:pPr>
            <w:r w:rsidRPr="00F740F7">
              <w:rPr>
                <w:sz w:val="22"/>
              </w:rPr>
              <w:t>5.4</w:t>
            </w:r>
          </w:p>
        </w:tc>
        <w:tc>
          <w:tcPr>
            <w:tcW w:w="1387" w:type="pct"/>
            <w:shd w:val="clear" w:color="auto" w:fill="auto"/>
            <w:noWrap/>
            <w:vAlign w:val="center"/>
          </w:tcPr>
          <w:p w:rsidR="008B79CC" w:rsidRPr="00A5746B" w:rsidRDefault="008B79CC" w:rsidP="002956A6">
            <w:pPr>
              <w:jc w:val="center"/>
              <w:rPr>
                <w:sz w:val="20"/>
                <w:szCs w:val="20"/>
              </w:rPr>
            </w:pPr>
            <w:r w:rsidRPr="00A5746B">
              <w:rPr>
                <w:sz w:val="20"/>
                <w:szCs w:val="20"/>
              </w:rPr>
              <w:t>Котельная (с.Пудем, ул. Гагарина, 2а)</w:t>
            </w:r>
          </w:p>
        </w:tc>
        <w:tc>
          <w:tcPr>
            <w:tcW w:w="487" w:type="pct"/>
            <w:shd w:val="clear" w:color="auto" w:fill="auto"/>
            <w:noWrap/>
            <w:vAlign w:val="center"/>
          </w:tcPr>
          <w:p w:rsidR="008B79CC" w:rsidRPr="00A5746B" w:rsidRDefault="008B79CC" w:rsidP="002956A6">
            <w:pPr>
              <w:jc w:val="center"/>
              <w:rPr>
                <w:sz w:val="20"/>
                <w:szCs w:val="20"/>
              </w:rPr>
            </w:pPr>
            <w:r w:rsidRPr="00A5746B">
              <w:rPr>
                <w:sz w:val="20"/>
                <w:szCs w:val="20"/>
              </w:rPr>
              <w:t>куб.м/м.кв</w:t>
            </w:r>
          </w:p>
        </w:tc>
        <w:tc>
          <w:tcPr>
            <w:tcW w:w="333" w:type="pct"/>
            <w:shd w:val="clear" w:color="auto" w:fill="auto"/>
            <w:noWrap/>
            <w:vAlign w:val="center"/>
          </w:tcPr>
          <w:p w:rsidR="008B79CC" w:rsidRPr="00A5746B" w:rsidRDefault="008B79CC" w:rsidP="002956A6">
            <w:pPr>
              <w:jc w:val="center"/>
              <w:rPr>
                <w:sz w:val="22"/>
              </w:rPr>
            </w:pPr>
            <w:r w:rsidRPr="00A5746B">
              <w:rPr>
                <w:sz w:val="22"/>
              </w:rPr>
              <w:t>1,579</w:t>
            </w:r>
          </w:p>
        </w:tc>
        <w:tc>
          <w:tcPr>
            <w:tcW w:w="323" w:type="pct"/>
            <w:shd w:val="clear" w:color="auto" w:fill="auto"/>
            <w:noWrap/>
            <w:vAlign w:val="center"/>
          </w:tcPr>
          <w:p w:rsidR="008B79CC" w:rsidRPr="00A5746B" w:rsidRDefault="008B79CC" w:rsidP="002956A6">
            <w:pPr>
              <w:jc w:val="center"/>
              <w:rPr>
                <w:sz w:val="22"/>
              </w:rPr>
            </w:pPr>
            <w:r w:rsidRPr="00A5746B">
              <w:rPr>
                <w:sz w:val="22"/>
              </w:rPr>
              <w:t>1,579</w:t>
            </w:r>
          </w:p>
        </w:tc>
        <w:tc>
          <w:tcPr>
            <w:tcW w:w="342" w:type="pct"/>
            <w:shd w:val="clear" w:color="auto" w:fill="auto"/>
            <w:noWrap/>
            <w:vAlign w:val="center"/>
          </w:tcPr>
          <w:p w:rsidR="008B79CC" w:rsidRPr="00A5746B" w:rsidRDefault="008B79CC" w:rsidP="002956A6">
            <w:pPr>
              <w:jc w:val="center"/>
              <w:rPr>
                <w:sz w:val="22"/>
              </w:rPr>
            </w:pPr>
            <w:r w:rsidRPr="00A5746B">
              <w:rPr>
                <w:sz w:val="22"/>
              </w:rPr>
              <w:t>1,579</w:t>
            </w:r>
          </w:p>
        </w:tc>
        <w:tc>
          <w:tcPr>
            <w:tcW w:w="331" w:type="pct"/>
            <w:shd w:val="clear" w:color="auto" w:fill="auto"/>
            <w:noWrap/>
            <w:vAlign w:val="center"/>
          </w:tcPr>
          <w:p w:rsidR="008B79CC" w:rsidRPr="00A5746B" w:rsidRDefault="008B79CC" w:rsidP="002956A6">
            <w:pPr>
              <w:jc w:val="center"/>
              <w:rPr>
                <w:sz w:val="22"/>
              </w:rPr>
            </w:pPr>
            <w:r w:rsidRPr="00A5746B">
              <w:rPr>
                <w:sz w:val="22"/>
              </w:rPr>
              <w:t>1,579</w:t>
            </w:r>
          </w:p>
        </w:tc>
        <w:tc>
          <w:tcPr>
            <w:tcW w:w="331" w:type="pct"/>
            <w:shd w:val="clear" w:color="auto" w:fill="auto"/>
            <w:noWrap/>
            <w:vAlign w:val="center"/>
          </w:tcPr>
          <w:p w:rsidR="008B79CC" w:rsidRPr="00A5746B" w:rsidRDefault="008B79CC" w:rsidP="002956A6">
            <w:pPr>
              <w:jc w:val="center"/>
              <w:rPr>
                <w:sz w:val="22"/>
              </w:rPr>
            </w:pPr>
            <w:r w:rsidRPr="00A5746B">
              <w:rPr>
                <w:sz w:val="22"/>
              </w:rPr>
              <w:t>1,579</w:t>
            </w:r>
          </w:p>
        </w:tc>
        <w:tc>
          <w:tcPr>
            <w:tcW w:w="348" w:type="pct"/>
            <w:shd w:val="clear" w:color="auto" w:fill="auto"/>
            <w:vAlign w:val="center"/>
          </w:tcPr>
          <w:p w:rsidR="008B79CC" w:rsidRPr="00A5746B" w:rsidRDefault="008B79CC" w:rsidP="002956A6">
            <w:pPr>
              <w:jc w:val="center"/>
              <w:rPr>
                <w:sz w:val="22"/>
              </w:rPr>
            </w:pPr>
            <w:r w:rsidRPr="00A5746B">
              <w:rPr>
                <w:sz w:val="22"/>
              </w:rPr>
              <w:t>1,579</w:t>
            </w:r>
          </w:p>
        </w:tc>
        <w:tc>
          <w:tcPr>
            <w:tcW w:w="427" w:type="pct"/>
            <w:shd w:val="clear" w:color="auto" w:fill="auto"/>
            <w:vAlign w:val="center"/>
          </w:tcPr>
          <w:p w:rsidR="008B79CC" w:rsidRPr="00A5746B" w:rsidRDefault="008B79CC" w:rsidP="002956A6">
            <w:pPr>
              <w:jc w:val="center"/>
              <w:rPr>
                <w:sz w:val="22"/>
              </w:rPr>
            </w:pPr>
            <w:r w:rsidRPr="00A5746B">
              <w:rPr>
                <w:sz w:val="22"/>
              </w:rPr>
              <w:t>1,579</w:t>
            </w:r>
          </w:p>
        </w:tc>
        <w:tc>
          <w:tcPr>
            <w:tcW w:w="418" w:type="pct"/>
            <w:shd w:val="clear" w:color="auto" w:fill="auto"/>
            <w:vAlign w:val="center"/>
          </w:tcPr>
          <w:p w:rsidR="008B79CC" w:rsidRPr="00A5746B" w:rsidRDefault="008B79CC" w:rsidP="002956A6">
            <w:pPr>
              <w:jc w:val="center"/>
              <w:rPr>
                <w:sz w:val="22"/>
              </w:rPr>
            </w:pPr>
            <w:r w:rsidRPr="00A5746B">
              <w:rPr>
                <w:sz w:val="22"/>
              </w:rPr>
              <w:t>1,579</w:t>
            </w:r>
          </w:p>
        </w:tc>
      </w:tr>
      <w:tr w:rsidR="008B79CC" w:rsidRPr="00A5746B" w:rsidTr="002956A6">
        <w:trPr>
          <w:cantSplit/>
        </w:trPr>
        <w:tc>
          <w:tcPr>
            <w:tcW w:w="273" w:type="pct"/>
            <w:vAlign w:val="bottom"/>
          </w:tcPr>
          <w:p w:rsidR="008B79CC" w:rsidRPr="00F740F7" w:rsidRDefault="008B79CC" w:rsidP="00F740F7">
            <w:pPr>
              <w:jc w:val="center"/>
              <w:rPr>
                <w:sz w:val="22"/>
              </w:rPr>
            </w:pPr>
            <w:r w:rsidRPr="00F740F7">
              <w:rPr>
                <w:sz w:val="22"/>
              </w:rPr>
              <w:t>5.5</w:t>
            </w:r>
          </w:p>
        </w:tc>
        <w:tc>
          <w:tcPr>
            <w:tcW w:w="1387" w:type="pct"/>
            <w:shd w:val="clear" w:color="auto" w:fill="auto"/>
            <w:noWrap/>
            <w:vAlign w:val="center"/>
          </w:tcPr>
          <w:p w:rsidR="008B79CC" w:rsidRPr="00A5746B" w:rsidRDefault="008B79CC" w:rsidP="002956A6">
            <w:pPr>
              <w:jc w:val="center"/>
              <w:rPr>
                <w:sz w:val="20"/>
                <w:szCs w:val="20"/>
              </w:rPr>
            </w:pPr>
            <w:r w:rsidRPr="00A5746B">
              <w:rPr>
                <w:sz w:val="20"/>
                <w:szCs w:val="20"/>
              </w:rPr>
              <w:t>Котельная (п.Яр, ул. Ф.Васильева, 6а)</w:t>
            </w:r>
          </w:p>
        </w:tc>
        <w:tc>
          <w:tcPr>
            <w:tcW w:w="487" w:type="pct"/>
            <w:shd w:val="clear" w:color="auto" w:fill="auto"/>
            <w:noWrap/>
            <w:vAlign w:val="center"/>
          </w:tcPr>
          <w:p w:rsidR="008B79CC" w:rsidRPr="00A5746B" w:rsidRDefault="008B79CC" w:rsidP="002956A6">
            <w:pPr>
              <w:jc w:val="center"/>
              <w:rPr>
                <w:sz w:val="20"/>
                <w:szCs w:val="20"/>
              </w:rPr>
            </w:pPr>
            <w:r w:rsidRPr="00A5746B">
              <w:rPr>
                <w:sz w:val="20"/>
                <w:szCs w:val="20"/>
              </w:rPr>
              <w:t>куб.м/м.кв</w:t>
            </w:r>
          </w:p>
        </w:tc>
        <w:tc>
          <w:tcPr>
            <w:tcW w:w="333" w:type="pct"/>
            <w:shd w:val="clear" w:color="auto" w:fill="auto"/>
            <w:noWrap/>
            <w:vAlign w:val="center"/>
          </w:tcPr>
          <w:p w:rsidR="008B79CC" w:rsidRPr="00A5746B" w:rsidRDefault="008B79CC" w:rsidP="002956A6">
            <w:pPr>
              <w:jc w:val="center"/>
              <w:rPr>
                <w:sz w:val="22"/>
              </w:rPr>
            </w:pPr>
            <w:r w:rsidRPr="00A5746B">
              <w:rPr>
                <w:sz w:val="22"/>
              </w:rPr>
              <w:t>3,592</w:t>
            </w:r>
          </w:p>
        </w:tc>
        <w:tc>
          <w:tcPr>
            <w:tcW w:w="323" w:type="pct"/>
            <w:shd w:val="clear" w:color="auto" w:fill="auto"/>
            <w:noWrap/>
            <w:vAlign w:val="center"/>
          </w:tcPr>
          <w:p w:rsidR="008B79CC" w:rsidRPr="00A5746B" w:rsidRDefault="008B79CC" w:rsidP="002956A6">
            <w:pPr>
              <w:jc w:val="center"/>
              <w:rPr>
                <w:sz w:val="22"/>
              </w:rPr>
            </w:pPr>
            <w:r w:rsidRPr="00A5746B">
              <w:rPr>
                <w:sz w:val="22"/>
              </w:rPr>
              <w:t>3,592</w:t>
            </w:r>
          </w:p>
        </w:tc>
        <w:tc>
          <w:tcPr>
            <w:tcW w:w="342" w:type="pct"/>
            <w:shd w:val="clear" w:color="auto" w:fill="auto"/>
            <w:noWrap/>
            <w:vAlign w:val="center"/>
          </w:tcPr>
          <w:p w:rsidR="008B79CC" w:rsidRPr="00A5746B" w:rsidRDefault="008B79CC" w:rsidP="002956A6">
            <w:pPr>
              <w:jc w:val="center"/>
              <w:rPr>
                <w:sz w:val="22"/>
              </w:rPr>
            </w:pPr>
            <w:r w:rsidRPr="00A5746B">
              <w:rPr>
                <w:sz w:val="22"/>
              </w:rPr>
              <w:t>3,592</w:t>
            </w:r>
          </w:p>
        </w:tc>
        <w:tc>
          <w:tcPr>
            <w:tcW w:w="331" w:type="pct"/>
            <w:shd w:val="clear" w:color="auto" w:fill="auto"/>
            <w:noWrap/>
            <w:vAlign w:val="center"/>
          </w:tcPr>
          <w:p w:rsidR="008B79CC" w:rsidRPr="00A5746B" w:rsidRDefault="008B79CC" w:rsidP="002956A6">
            <w:pPr>
              <w:jc w:val="center"/>
              <w:rPr>
                <w:sz w:val="22"/>
              </w:rPr>
            </w:pPr>
            <w:r w:rsidRPr="00A5746B">
              <w:rPr>
                <w:sz w:val="22"/>
              </w:rPr>
              <w:t>3,592</w:t>
            </w:r>
          </w:p>
        </w:tc>
        <w:tc>
          <w:tcPr>
            <w:tcW w:w="331" w:type="pct"/>
            <w:shd w:val="clear" w:color="auto" w:fill="auto"/>
            <w:noWrap/>
            <w:vAlign w:val="center"/>
          </w:tcPr>
          <w:p w:rsidR="008B79CC" w:rsidRPr="00A5746B" w:rsidRDefault="008B79CC" w:rsidP="002956A6">
            <w:pPr>
              <w:jc w:val="center"/>
              <w:rPr>
                <w:sz w:val="22"/>
              </w:rPr>
            </w:pPr>
            <w:r w:rsidRPr="00A5746B">
              <w:rPr>
                <w:sz w:val="22"/>
              </w:rPr>
              <w:t>3,592</w:t>
            </w:r>
          </w:p>
        </w:tc>
        <w:tc>
          <w:tcPr>
            <w:tcW w:w="348" w:type="pct"/>
            <w:shd w:val="clear" w:color="auto" w:fill="auto"/>
            <w:vAlign w:val="center"/>
          </w:tcPr>
          <w:p w:rsidR="008B79CC" w:rsidRPr="00A5746B" w:rsidRDefault="008B79CC" w:rsidP="002956A6">
            <w:pPr>
              <w:jc w:val="center"/>
              <w:rPr>
                <w:sz w:val="22"/>
              </w:rPr>
            </w:pPr>
            <w:r w:rsidRPr="00A5746B">
              <w:rPr>
                <w:sz w:val="22"/>
              </w:rPr>
              <w:t>3,592</w:t>
            </w:r>
          </w:p>
        </w:tc>
        <w:tc>
          <w:tcPr>
            <w:tcW w:w="427" w:type="pct"/>
            <w:shd w:val="clear" w:color="auto" w:fill="auto"/>
            <w:vAlign w:val="center"/>
          </w:tcPr>
          <w:p w:rsidR="008B79CC" w:rsidRPr="00A5746B" w:rsidRDefault="008B79CC" w:rsidP="002956A6">
            <w:pPr>
              <w:jc w:val="center"/>
              <w:rPr>
                <w:sz w:val="22"/>
              </w:rPr>
            </w:pPr>
            <w:r w:rsidRPr="00A5746B">
              <w:rPr>
                <w:sz w:val="22"/>
              </w:rPr>
              <w:t>3,592</w:t>
            </w:r>
          </w:p>
        </w:tc>
        <w:tc>
          <w:tcPr>
            <w:tcW w:w="418" w:type="pct"/>
            <w:shd w:val="clear" w:color="auto" w:fill="auto"/>
            <w:vAlign w:val="center"/>
          </w:tcPr>
          <w:p w:rsidR="008B79CC" w:rsidRPr="00A5746B" w:rsidRDefault="008B79CC" w:rsidP="002956A6">
            <w:pPr>
              <w:jc w:val="center"/>
              <w:rPr>
                <w:sz w:val="22"/>
              </w:rPr>
            </w:pPr>
            <w:r w:rsidRPr="00A5746B">
              <w:rPr>
                <w:sz w:val="22"/>
              </w:rPr>
              <w:t>3,592</w:t>
            </w:r>
          </w:p>
        </w:tc>
      </w:tr>
      <w:tr w:rsidR="008B79CC" w:rsidRPr="00A5746B" w:rsidTr="002956A6">
        <w:trPr>
          <w:cantSplit/>
        </w:trPr>
        <w:tc>
          <w:tcPr>
            <w:tcW w:w="273" w:type="pct"/>
            <w:vAlign w:val="bottom"/>
          </w:tcPr>
          <w:p w:rsidR="008B79CC" w:rsidRPr="00F740F7" w:rsidRDefault="008B79CC" w:rsidP="00F740F7">
            <w:pPr>
              <w:jc w:val="center"/>
              <w:rPr>
                <w:sz w:val="22"/>
              </w:rPr>
            </w:pPr>
            <w:r w:rsidRPr="00F740F7">
              <w:rPr>
                <w:sz w:val="22"/>
              </w:rPr>
              <w:t>5.6</w:t>
            </w:r>
          </w:p>
        </w:tc>
        <w:tc>
          <w:tcPr>
            <w:tcW w:w="1387" w:type="pct"/>
            <w:shd w:val="clear" w:color="auto" w:fill="auto"/>
            <w:noWrap/>
            <w:vAlign w:val="center"/>
          </w:tcPr>
          <w:p w:rsidR="008B79CC" w:rsidRPr="00A5746B" w:rsidRDefault="008B79CC" w:rsidP="002956A6">
            <w:pPr>
              <w:jc w:val="center"/>
              <w:rPr>
                <w:sz w:val="20"/>
                <w:szCs w:val="20"/>
              </w:rPr>
            </w:pPr>
            <w:r w:rsidRPr="00A5746B">
              <w:rPr>
                <w:sz w:val="20"/>
                <w:szCs w:val="20"/>
              </w:rPr>
              <w:t>Котельная (п.Яр, ул. Ф.Васильева, 29а)</w:t>
            </w:r>
          </w:p>
        </w:tc>
        <w:tc>
          <w:tcPr>
            <w:tcW w:w="487" w:type="pct"/>
            <w:shd w:val="clear" w:color="auto" w:fill="auto"/>
            <w:noWrap/>
            <w:vAlign w:val="center"/>
          </w:tcPr>
          <w:p w:rsidR="008B79CC" w:rsidRPr="00A5746B" w:rsidRDefault="008B79CC" w:rsidP="002956A6">
            <w:pPr>
              <w:jc w:val="center"/>
              <w:rPr>
                <w:sz w:val="20"/>
                <w:szCs w:val="20"/>
              </w:rPr>
            </w:pPr>
            <w:r w:rsidRPr="00A5746B">
              <w:rPr>
                <w:sz w:val="20"/>
                <w:szCs w:val="20"/>
              </w:rPr>
              <w:t>куб.м/м.кв</w:t>
            </w:r>
          </w:p>
        </w:tc>
        <w:tc>
          <w:tcPr>
            <w:tcW w:w="333" w:type="pct"/>
            <w:shd w:val="clear" w:color="auto" w:fill="auto"/>
            <w:noWrap/>
            <w:vAlign w:val="center"/>
          </w:tcPr>
          <w:p w:rsidR="008B79CC" w:rsidRPr="00A5746B" w:rsidRDefault="008B79CC" w:rsidP="002956A6">
            <w:pPr>
              <w:jc w:val="center"/>
              <w:rPr>
                <w:sz w:val="22"/>
              </w:rPr>
            </w:pPr>
            <w:r w:rsidRPr="00A5746B">
              <w:rPr>
                <w:sz w:val="22"/>
              </w:rPr>
              <w:t>4,537</w:t>
            </w:r>
          </w:p>
        </w:tc>
        <w:tc>
          <w:tcPr>
            <w:tcW w:w="323" w:type="pct"/>
            <w:shd w:val="clear" w:color="auto" w:fill="auto"/>
            <w:noWrap/>
            <w:vAlign w:val="center"/>
          </w:tcPr>
          <w:p w:rsidR="008B79CC" w:rsidRPr="00A5746B" w:rsidRDefault="008B79CC" w:rsidP="002956A6">
            <w:pPr>
              <w:jc w:val="center"/>
              <w:rPr>
                <w:sz w:val="22"/>
              </w:rPr>
            </w:pPr>
            <w:r w:rsidRPr="00A5746B">
              <w:rPr>
                <w:sz w:val="22"/>
              </w:rPr>
              <w:t>4,537</w:t>
            </w:r>
          </w:p>
        </w:tc>
        <w:tc>
          <w:tcPr>
            <w:tcW w:w="342" w:type="pct"/>
            <w:shd w:val="clear" w:color="auto" w:fill="auto"/>
            <w:noWrap/>
            <w:vAlign w:val="center"/>
          </w:tcPr>
          <w:p w:rsidR="008B79CC" w:rsidRPr="00A5746B" w:rsidRDefault="008B79CC" w:rsidP="002956A6">
            <w:pPr>
              <w:jc w:val="center"/>
              <w:rPr>
                <w:sz w:val="22"/>
              </w:rPr>
            </w:pPr>
            <w:r w:rsidRPr="00A5746B">
              <w:rPr>
                <w:sz w:val="22"/>
              </w:rPr>
              <w:t>4,537</w:t>
            </w:r>
          </w:p>
        </w:tc>
        <w:tc>
          <w:tcPr>
            <w:tcW w:w="331" w:type="pct"/>
            <w:shd w:val="clear" w:color="auto" w:fill="auto"/>
            <w:noWrap/>
            <w:vAlign w:val="center"/>
          </w:tcPr>
          <w:p w:rsidR="008B79CC" w:rsidRPr="00A5746B" w:rsidRDefault="008B79CC" w:rsidP="002956A6">
            <w:pPr>
              <w:jc w:val="center"/>
              <w:rPr>
                <w:sz w:val="22"/>
              </w:rPr>
            </w:pPr>
            <w:r w:rsidRPr="00A5746B">
              <w:rPr>
                <w:sz w:val="22"/>
              </w:rPr>
              <w:t>4,537</w:t>
            </w:r>
          </w:p>
        </w:tc>
        <w:tc>
          <w:tcPr>
            <w:tcW w:w="331" w:type="pct"/>
            <w:shd w:val="clear" w:color="auto" w:fill="auto"/>
            <w:noWrap/>
            <w:vAlign w:val="center"/>
          </w:tcPr>
          <w:p w:rsidR="008B79CC" w:rsidRPr="00A5746B" w:rsidRDefault="008B79CC" w:rsidP="002956A6">
            <w:pPr>
              <w:jc w:val="center"/>
              <w:rPr>
                <w:sz w:val="22"/>
              </w:rPr>
            </w:pPr>
            <w:r w:rsidRPr="00A5746B">
              <w:rPr>
                <w:sz w:val="22"/>
              </w:rPr>
              <w:t>4,537</w:t>
            </w:r>
          </w:p>
        </w:tc>
        <w:tc>
          <w:tcPr>
            <w:tcW w:w="348" w:type="pct"/>
            <w:shd w:val="clear" w:color="auto" w:fill="auto"/>
            <w:vAlign w:val="center"/>
          </w:tcPr>
          <w:p w:rsidR="008B79CC" w:rsidRPr="00A5746B" w:rsidRDefault="008B79CC" w:rsidP="002956A6">
            <w:pPr>
              <w:jc w:val="center"/>
              <w:rPr>
                <w:sz w:val="22"/>
              </w:rPr>
            </w:pPr>
            <w:r w:rsidRPr="00A5746B">
              <w:rPr>
                <w:sz w:val="22"/>
              </w:rPr>
              <w:t>4,537</w:t>
            </w:r>
          </w:p>
        </w:tc>
        <w:tc>
          <w:tcPr>
            <w:tcW w:w="427" w:type="pct"/>
            <w:shd w:val="clear" w:color="auto" w:fill="auto"/>
            <w:vAlign w:val="center"/>
          </w:tcPr>
          <w:p w:rsidR="008B79CC" w:rsidRPr="00A5746B" w:rsidRDefault="008B79CC" w:rsidP="002956A6">
            <w:pPr>
              <w:jc w:val="center"/>
              <w:rPr>
                <w:sz w:val="22"/>
              </w:rPr>
            </w:pPr>
            <w:r w:rsidRPr="00A5746B">
              <w:rPr>
                <w:sz w:val="22"/>
              </w:rPr>
              <w:t>4,537</w:t>
            </w:r>
          </w:p>
        </w:tc>
        <w:tc>
          <w:tcPr>
            <w:tcW w:w="418" w:type="pct"/>
            <w:shd w:val="clear" w:color="auto" w:fill="auto"/>
            <w:vAlign w:val="center"/>
          </w:tcPr>
          <w:p w:rsidR="008B79CC" w:rsidRPr="00A5746B" w:rsidRDefault="008B79CC" w:rsidP="002956A6">
            <w:pPr>
              <w:jc w:val="center"/>
              <w:rPr>
                <w:sz w:val="22"/>
              </w:rPr>
            </w:pPr>
            <w:r w:rsidRPr="00A5746B">
              <w:rPr>
                <w:sz w:val="22"/>
              </w:rPr>
              <w:t>4,537</w:t>
            </w:r>
          </w:p>
        </w:tc>
      </w:tr>
      <w:tr w:rsidR="008B79CC" w:rsidRPr="00A5746B" w:rsidTr="002956A6">
        <w:trPr>
          <w:cantSplit/>
        </w:trPr>
        <w:tc>
          <w:tcPr>
            <w:tcW w:w="273" w:type="pct"/>
            <w:vAlign w:val="bottom"/>
          </w:tcPr>
          <w:p w:rsidR="008B79CC" w:rsidRPr="00F740F7" w:rsidRDefault="008B79CC" w:rsidP="00F740F7">
            <w:pPr>
              <w:jc w:val="center"/>
              <w:rPr>
                <w:sz w:val="22"/>
              </w:rPr>
            </w:pPr>
            <w:r w:rsidRPr="00F740F7">
              <w:rPr>
                <w:sz w:val="22"/>
              </w:rPr>
              <w:t>5.7</w:t>
            </w:r>
          </w:p>
        </w:tc>
        <w:tc>
          <w:tcPr>
            <w:tcW w:w="1387" w:type="pct"/>
            <w:shd w:val="clear" w:color="auto" w:fill="auto"/>
            <w:noWrap/>
            <w:vAlign w:val="center"/>
          </w:tcPr>
          <w:p w:rsidR="008B79CC" w:rsidRPr="00A5746B" w:rsidRDefault="008B79CC" w:rsidP="002956A6">
            <w:pPr>
              <w:jc w:val="center"/>
              <w:rPr>
                <w:sz w:val="20"/>
                <w:szCs w:val="20"/>
              </w:rPr>
            </w:pPr>
            <w:r w:rsidRPr="00A5746B">
              <w:rPr>
                <w:sz w:val="20"/>
                <w:szCs w:val="20"/>
              </w:rPr>
              <w:t>Котельная (д.Зюино, ул. Школьная, 77а)</w:t>
            </w:r>
          </w:p>
        </w:tc>
        <w:tc>
          <w:tcPr>
            <w:tcW w:w="487" w:type="pct"/>
            <w:shd w:val="clear" w:color="auto" w:fill="auto"/>
            <w:noWrap/>
            <w:vAlign w:val="center"/>
          </w:tcPr>
          <w:p w:rsidR="008B79CC" w:rsidRPr="00A5746B" w:rsidRDefault="008B79CC" w:rsidP="002956A6">
            <w:pPr>
              <w:jc w:val="center"/>
              <w:rPr>
                <w:sz w:val="20"/>
                <w:szCs w:val="20"/>
              </w:rPr>
            </w:pPr>
            <w:r w:rsidRPr="00A5746B">
              <w:rPr>
                <w:sz w:val="20"/>
                <w:szCs w:val="20"/>
              </w:rPr>
              <w:t>куб.м/м.кв</w:t>
            </w:r>
          </w:p>
        </w:tc>
        <w:tc>
          <w:tcPr>
            <w:tcW w:w="333" w:type="pct"/>
            <w:shd w:val="clear" w:color="auto" w:fill="auto"/>
            <w:noWrap/>
            <w:vAlign w:val="center"/>
          </w:tcPr>
          <w:p w:rsidR="008B79CC" w:rsidRPr="00A5746B" w:rsidRDefault="008B79CC" w:rsidP="002956A6">
            <w:pPr>
              <w:jc w:val="center"/>
              <w:rPr>
                <w:sz w:val="22"/>
              </w:rPr>
            </w:pPr>
            <w:r w:rsidRPr="00A5746B">
              <w:rPr>
                <w:sz w:val="22"/>
              </w:rPr>
              <w:t>13,538</w:t>
            </w:r>
          </w:p>
        </w:tc>
        <w:tc>
          <w:tcPr>
            <w:tcW w:w="323" w:type="pct"/>
            <w:shd w:val="clear" w:color="auto" w:fill="auto"/>
            <w:noWrap/>
            <w:vAlign w:val="center"/>
          </w:tcPr>
          <w:p w:rsidR="008B79CC" w:rsidRPr="00A5746B" w:rsidRDefault="008B79CC" w:rsidP="002956A6">
            <w:pPr>
              <w:jc w:val="center"/>
              <w:rPr>
                <w:sz w:val="22"/>
              </w:rPr>
            </w:pPr>
            <w:r w:rsidRPr="00A5746B">
              <w:rPr>
                <w:sz w:val="22"/>
              </w:rPr>
              <w:t>13,538</w:t>
            </w:r>
          </w:p>
        </w:tc>
        <w:tc>
          <w:tcPr>
            <w:tcW w:w="342" w:type="pct"/>
            <w:shd w:val="clear" w:color="auto" w:fill="auto"/>
            <w:noWrap/>
            <w:vAlign w:val="center"/>
          </w:tcPr>
          <w:p w:rsidR="008B79CC" w:rsidRPr="00A5746B" w:rsidRDefault="008B79CC" w:rsidP="002956A6">
            <w:pPr>
              <w:jc w:val="center"/>
              <w:rPr>
                <w:sz w:val="22"/>
              </w:rPr>
            </w:pPr>
            <w:r w:rsidRPr="00A5746B">
              <w:rPr>
                <w:sz w:val="22"/>
              </w:rPr>
              <w:t>13,538</w:t>
            </w:r>
          </w:p>
        </w:tc>
        <w:tc>
          <w:tcPr>
            <w:tcW w:w="331" w:type="pct"/>
            <w:shd w:val="clear" w:color="auto" w:fill="auto"/>
            <w:noWrap/>
            <w:vAlign w:val="center"/>
          </w:tcPr>
          <w:p w:rsidR="008B79CC" w:rsidRPr="00A5746B" w:rsidRDefault="008B79CC" w:rsidP="002956A6">
            <w:pPr>
              <w:jc w:val="center"/>
              <w:rPr>
                <w:sz w:val="22"/>
              </w:rPr>
            </w:pPr>
            <w:r w:rsidRPr="00A5746B">
              <w:rPr>
                <w:sz w:val="22"/>
              </w:rPr>
              <w:t>13,538</w:t>
            </w:r>
          </w:p>
        </w:tc>
        <w:tc>
          <w:tcPr>
            <w:tcW w:w="331" w:type="pct"/>
            <w:shd w:val="clear" w:color="auto" w:fill="auto"/>
            <w:noWrap/>
            <w:vAlign w:val="center"/>
          </w:tcPr>
          <w:p w:rsidR="008B79CC" w:rsidRPr="00A5746B" w:rsidRDefault="008B79CC" w:rsidP="002956A6">
            <w:pPr>
              <w:jc w:val="center"/>
              <w:rPr>
                <w:sz w:val="22"/>
              </w:rPr>
            </w:pPr>
            <w:r w:rsidRPr="00A5746B">
              <w:rPr>
                <w:sz w:val="22"/>
              </w:rPr>
              <w:t>13,538</w:t>
            </w:r>
          </w:p>
        </w:tc>
        <w:tc>
          <w:tcPr>
            <w:tcW w:w="348" w:type="pct"/>
            <w:shd w:val="clear" w:color="auto" w:fill="auto"/>
            <w:vAlign w:val="center"/>
          </w:tcPr>
          <w:p w:rsidR="008B79CC" w:rsidRPr="00A5746B" w:rsidRDefault="008B79CC" w:rsidP="002956A6">
            <w:pPr>
              <w:jc w:val="center"/>
              <w:rPr>
                <w:sz w:val="22"/>
              </w:rPr>
            </w:pPr>
            <w:r w:rsidRPr="00A5746B">
              <w:rPr>
                <w:sz w:val="22"/>
              </w:rPr>
              <w:t>13,538</w:t>
            </w:r>
          </w:p>
        </w:tc>
        <w:tc>
          <w:tcPr>
            <w:tcW w:w="427" w:type="pct"/>
            <w:shd w:val="clear" w:color="auto" w:fill="auto"/>
            <w:vAlign w:val="center"/>
          </w:tcPr>
          <w:p w:rsidR="008B79CC" w:rsidRPr="00A5746B" w:rsidRDefault="008B79CC" w:rsidP="002956A6">
            <w:pPr>
              <w:jc w:val="center"/>
              <w:rPr>
                <w:sz w:val="22"/>
              </w:rPr>
            </w:pPr>
            <w:r w:rsidRPr="00A5746B">
              <w:rPr>
                <w:sz w:val="22"/>
              </w:rPr>
              <w:t>13,538</w:t>
            </w:r>
          </w:p>
        </w:tc>
        <w:tc>
          <w:tcPr>
            <w:tcW w:w="418" w:type="pct"/>
            <w:shd w:val="clear" w:color="auto" w:fill="auto"/>
            <w:vAlign w:val="center"/>
          </w:tcPr>
          <w:p w:rsidR="008B79CC" w:rsidRPr="00A5746B" w:rsidRDefault="008B79CC" w:rsidP="002956A6">
            <w:pPr>
              <w:jc w:val="center"/>
              <w:rPr>
                <w:sz w:val="22"/>
              </w:rPr>
            </w:pPr>
            <w:r w:rsidRPr="00A5746B">
              <w:rPr>
                <w:sz w:val="22"/>
              </w:rPr>
              <w:t>13,538</w:t>
            </w:r>
          </w:p>
        </w:tc>
      </w:tr>
      <w:tr w:rsidR="008B79CC" w:rsidRPr="00A5746B" w:rsidTr="002956A6">
        <w:trPr>
          <w:cantSplit/>
        </w:trPr>
        <w:tc>
          <w:tcPr>
            <w:tcW w:w="273" w:type="pct"/>
            <w:vAlign w:val="bottom"/>
          </w:tcPr>
          <w:p w:rsidR="008B79CC" w:rsidRPr="00F740F7" w:rsidRDefault="008B79CC" w:rsidP="00F740F7">
            <w:pPr>
              <w:jc w:val="center"/>
              <w:rPr>
                <w:sz w:val="22"/>
              </w:rPr>
            </w:pPr>
            <w:r w:rsidRPr="00F740F7">
              <w:rPr>
                <w:sz w:val="22"/>
              </w:rPr>
              <w:t>5.8</w:t>
            </w:r>
          </w:p>
        </w:tc>
        <w:tc>
          <w:tcPr>
            <w:tcW w:w="1387" w:type="pct"/>
            <w:shd w:val="clear" w:color="auto" w:fill="auto"/>
            <w:noWrap/>
            <w:vAlign w:val="center"/>
          </w:tcPr>
          <w:p w:rsidR="008B79CC" w:rsidRPr="00A5746B" w:rsidRDefault="008B79CC" w:rsidP="002956A6">
            <w:pPr>
              <w:jc w:val="center"/>
              <w:rPr>
                <w:sz w:val="20"/>
                <w:szCs w:val="20"/>
              </w:rPr>
            </w:pPr>
            <w:r w:rsidRPr="00A5746B">
              <w:rPr>
                <w:sz w:val="20"/>
                <w:szCs w:val="20"/>
              </w:rPr>
              <w:t>Котельная (д.Бачумово, ул. Школьная, 17а)</w:t>
            </w:r>
          </w:p>
        </w:tc>
        <w:tc>
          <w:tcPr>
            <w:tcW w:w="487" w:type="pct"/>
            <w:shd w:val="clear" w:color="auto" w:fill="auto"/>
            <w:noWrap/>
            <w:vAlign w:val="center"/>
          </w:tcPr>
          <w:p w:rsidR="008B79CC" w:rsidRPr="00A5746B" w:rsidRDefault="008B79CC" w:rsidP="002956A6">
            <w:pPr>
              <w:jc w:val="center"/>
              <w:rPr>
                <w:sz w:val="20"/>
                <w:szCs w:val="20"/>
              </w:rPr>
            </w:pPr>
            <w:r w:rsidRPr="00A5746B">
              <w:rPr>
                <w:sz w:val="20"/>
                <w:szCs w:val="20"/>
              </w:rPr>
              <w:t>куб.м/м.кв</w:t>
            </w:r>
          </w:p>
        </w:tc>
        <w:tc>
          <w:tcPr>
            <w:tcW w:w="333" w:type="pct"/>
            <w:shd w:val="clear" w:color="auto" w:fill="auto"/>
            <w:noWrap/>
            <w:vAlign w:val="center"/>
          </w:tcPr>
          <w:p w:rsidR="008B79CC" w:rsidRPr="00A5746B" w:rsidRDefault="008B79CC" w:rsidP="002956A6">
            <w:pPr>
              <w:jc w:val="center"/>
              <w:rPr>
                <w:sz w:val="22"/>
              </w:rPr>
            </w:pPr>
            <w:r w:rsidRPr="00A5746B">
              <w:rPr>
                <w:sz w:val="22"/>
              </w:rPr>
              <w:t>3,154</w:t>
            </w:r>
          </w:p>
        </w:tc>
        <w:tc>
          <w:tcPr>
            <w:tcW w:w="323" w:type="pct"/>
            <w:shd w:val="clear" w:color="auto" w:fill="auto"/>
            <w:noWrap/>
            <w:vAlign w:val="center"/>
          </w:tcPr>
          <w:p w:rsidR="008B79CC" w:rsidRPr="00A5746B" w:rsidRDefault="008B79CC" w:rsidP="002956A6">
            <w:pPr>
              <w:jc w:val="center"/>
              <w:rPr>
                <w:sz w:val="22"/>
              </w:rPr>
            </w:pPr>
            <w:r w:rsidRPr="00A5746B">
              <w:rPr>
                <w:sz w:val="22"/>
              </w:rPr>
              <w:t>3,154</w:t>
            </w:r>
          </w:p>
        </w:tc>
        <w:tc>
          <w:tcPr>
            <w:tcW w:w="342" w:type="pct"/>
            <w:shd w:val="clear" w:color="auto" w:fill="auto"/>
            <w:noWrap/>
            <w:vAlign w:val="center"/>
          </w:tcPr>
          <w:p w:rsidR="008B79CC" w:rsidRPr="00A5746B" w:rsidRDefault="008B79CC" w:rsidP="002956A6">
            <w:pPr>
              <w:jc w:val="center"/>
              <w:rPr>
                <w:sz w:val="22"/>
              </w:rPr>
            </w:pPr>
            <w:r w:rsidRPr="00A5746B">
              <w:rPr>
                <w:sz w:val="22"/>
              </w:rPr>
              <w:t>3,154</w:t>
            </w:r>
          </w:p>
        </w:tc>
        <w:tc>
          <w:tcPr>
            <w:tcW w:w="331" w:type="pct"/>
            <w:shd w:val="clear" w:color="auto" w:fill="auto"/>
            <w:noWrap/>
            <w:vAlign w:val="center"/>
          </w:tcPr>
          <w:p w:rsidR="008B79CC" w:rsidRPr="00A5746B" w:rsidRDefault="008B79CC" w:rsidP="002956A6">
            <w:pPr>
              <w:jc w:val="center"/>
              <w:rPr>
                <w:sz w:val="22"/>
              </w:rPr>
            </w:pPr>
            <w:r w:rsidRPr="00A5746B">
              <w:rPr>
                <w:sz w:val="22"/>
              </w:rPr>
              <w:t>3,154</w:t>
            </w:r>
          </w:p>
        </w:tc>
        <w:tc>
          <w:tcPr>
            <w:tcW w:w="331" w:type="pct"/>
            <w:shd w:val="clear" w:color="auto" w:fill="auto"/>
            <w:noWrap/>
            <w:vAlign w:val="center"/>
          </w:tcPr>
          <w:p w:rsidR="008B79CC" w:rsidRPr="00A5746B" w:rsidRDefault="008B79CC" w:rsidP="002956A6">
            <w:pPr>
              <w:jc w:val="center"/>
              <w:rPr>
                <w:sz w:val="22"/>
              </w:rPr>
            </w:pPr>
            <w:r w:rsidRPr="00A5746B">
              <w:rPr>
                <w:sz w:val="22"/>
              </w:rPr>
              <w:t>3,154</w:t>
            </w:r>
          </w:p>
        </w:tc>
        <w:tc>
          <w:tcPr>
            <w:tcW w:w="348" w:type="pct"/>
            <w:shd w:val="clear" w:color="auto" w:fill="auto"/>
            <w:vAlign w:val="center"/>
          </w:tcPr>
          <w:p w:rsidR="008B79CC" w:rsidRPr="00A5746B" w:rsidRDefault="008B79CC" w:rsidP="002956A6">
            <w:pPr>
              <w:jc w:val="center"/>
              <w:rPr>
                <w:sz w:val="22"/>
              </w:rPr>
            </w:pPr>
            <w:r w:rsidRPr="00A5746B">
              <w:rPr>
                <w:sz w:val="22"/>
              </w:rPr>
              <w:t>3,154</w:t>
            </w:r>
          </w:p>
        </w:tc>
        <w:tc>
          <w:tcPr>
            <w:tcW w:w="427" w:type="pct"/>
            <w:shd w:val="clear" w:color="auto" w:fill="auto"/>
            <w:vAlign w:val="center"/>
          </w:tcPr>
          <w:p w:rsidR="008B79CC" w:rsidRPr="00A5746B" w:rsidRDefault="008B79CC" w:rsidP="002956A6">
            <w:pPr>
              <w:jc w:val="center"/>
              <w:rPr>
                <w:sz w:val="22"/>
              </w:rPr>
            </w:pPr>
            <w:r w:rsidRPr="00A5746B">
              <w:rPr>
                <w:sz w:val="22"/>
              </w:rPr>
              <w:t>3,154</w:t>
            </w:r>
          </w:p>
        </w:tc>
        <w:tc>
          <w:tcPr>
            <w:tcW w:w="418" w:type="pct"/>
            <w:shd w:val="clear" w:color="auto" w:fill="auto"/>
            <w:vAlign w:val="center"/>
          </w:tcPr>
          <w:p w:rsidR="008B79CC" w:rsidRPr="00A5746B" w:rsidRDefault="008B79CC" w:rsidP="002956A6">
            <w:pPr>
              <w:jc w:val="center"/>
              <w:rPr>
                <w:sz w:val="22"/>
              </w:rPr>
            </w:pPr>
            <w:r w:rsidRPr="00A5746B">
              <w:rPr>
                <w:sz w:val="22"/>
              </w:rPr>
              <w:t>3,154</w:t>
            </w:r>
          </w:p>
        </w:tc>
      </w:tr>
      <w:tr w:rsidR="008B79CC" w:rsidRPr="00A5746B" w:rsidTr="002956A6">
        <w:trPr>
          <w:cantSplit/>
        </w:trPr>
        <w:tc>
          <w:tcPr>
            <w:tcW w:w="273" w:type="pct"/>
            <w:vAlign w:val="bottom"/>
          </w:tcPr>
          <w:p w:rsidR="008B79CC" w:rsidRPr="00F740F7" w:rsidRDefault="008B79CC" w:rsidP="00F740F7">
            <w:pPr>
              <w:jc w:val="center"/>
              <w:rPr>
                <w:sz w:val="22"/>
              </w:rPr>
            </w:pPr>
            <w:r w:rsidRPr="00F740F7">
              <w:rPr>
                <w:sz w:val="22"/>
              </w:rPr>
              <w:t>5.9</w:t>
            </w:r>
          </w:p>
        </w:tc>
        <w:tc>
          <w:tcPr>
            <w:tcW w:w="1387" w:type="pct"/>
            <w:shd w:val="clear" w:color="auto" w:fill="auto"/>
            <w:noWrap/>
            <w:vAlign w:val="center"/>
          </w:tcPr>
          <w:p w:rsidR="008B79CC" w:rsidRPr="00A5746B" w:rsidRDefault="008B79CC" w:rsidP="002956A6">
            <w:pPr>
              <w:jc w:val="center"/>
              <w:rPr>
                <w:sz w:val="20"/>
                <w:szCs w:val="20"/>
              </w:rPr>
            </w:pPr>
            <w:r w:rsidRPr="00A5746B">
              <w:rPr>
                <w:sz w:val="20"/>
                <w:szCs w:val="20"/>
              </w:rPr>
              <w:t>Котельная (д. Ворца, ул. Чапаевская, 66)</w:t>
            </w:r>
          </w:p>
        </w:tc>
        <w:tc>
          <w:tcPr>
            <w:tcW w:w="487" w:type="pct"/>
            <w:shd w:val="clear" w:color="auto" w:fill="auto"/>
            <w:noWrap/>
            <w:vAlign w:val="center"/>
          </w:tcPr>
          <w:p w:rsidR="008B79CC" w:rsidRPr="00A5746B" w:rsidRDefault="008B79CC" w:rsidP="002956A6">
            <w:pPr>
              <w:jc w:val="center"/>
              <w:rPr>
                <w:sz w:val="20"/>
                <w:szCs w:val="20"/>
              </w:rPr>
            </w:pPr>
            <w:r w:rsidRPr="00A5746B">
              <w:rPr>
                <w:sz w:val="20"/>
                <w:szCs w:val="20"/>
              </w:rPr>
              <w:t>куб.м/м.кв</w:t>
            </w:r>
          </w:p>
        </w:tc>
        <w:tc>
          <w:tcPr>
            <w:tcW w:w="333" w:type="pct"/>
            <w:shd w:val="clear" w:color="auto" w:fill="auto"/>
            <w:noWrap/>
            <w:vAlign w:val="center"/>
          </w:tcPr>
          <w:p w:rsidR="008B79CC" w:rsidRPr="00A5746B" w:rsidRDefault="008B79CC" w:rsidP="002956A6">
            <w:pPr>
              <w:jc w:val="center"/>
              <w:rPr>
                <w:sz w:val="22"/>
              </w:rPr>
            </w:pPr>
            <w:r w:rsidRPr="00A5746B">
              <w:rPr>
                <w:sz w:val="22"/>
              </w:rPr>
              <w:t>7,439</w:t>
            </w:r>
          </w:p>
        </w:tc>
        <w:tc>
          <w:tcPr>
            <w:tcW w:w="323" w:type="pct"/>
            <w:shd w:val="clear" w:color="auto" w:fill="auto"/>
            <w:noWrap/>
            <w:vAlign w:val="center"/>
          </w:tcPr>
          <w:p w:rsidR="008B79CC" w:rsidRPr="00A5746B" w:rsidRDefault="008B79CC" w:rsidP="002956A6">
            <w:pPr>
              <w:jc w:val="center"/>
              <w:rPr>
                <w:sz w:val="22"/>
              </w:rPr>
            </w:pPr>
            <w:r w:rsidRPr="00A5746B">
              <w:rPr>
                <w:sz w:val="22"/>
              </w:rPr>
              <w:t>7,439</w:t>
            </w:r>
          </w:p>
        </w:tc>
        <w:tc>
          <w:tcPr>
            <w:tcW w:w="342" w:type="pct"/>
            <w:shd w:val="clear" w:color="auto" w:fill="auto"/>
            <w:noWrap/>
            <w:vAlign w:val="center"/>
          </w:tcPr>
          <w:p w:rsidR="008B79CC" w:rsidRPr="00A5746B" w:rsidRDefault="008B79CC" w:rsidP="002956A6">
            <w:pPr>
              <w:jc w:val="center"/>
              <w:rPr>
                <w:sz w:val="22"/>
              </w:rPr>
            </w:pPr>
            <w:r w:rsidRPr="00A5746B">
              <w:rPr>
                <w:sz w:val="22"/>
              </w:rPr>
              <w:t>7,439</w:t>
            </w:r>
          </w:p>
        </w:tc>
        <w:tc>
          <w:tcPr>
            <w:tcW w:w="331" w:type="pct"/>
            <w:shd w:val="clear" w:color="auto" w:fill="auto"/>
            <w:noWrap/>
            <w:vAlign w:val="center"/>
          </w:tcPr>
          <w:p w:rsidR="008B79CC" w:rsidRPr="00A5746B" w:rsidRDefault="008B79CC" w:rsidP="002956A6">
            <w:pPr>
              <w:jc w:val="center"/>
              <w:rPr>
                <w:sz w:val="22"/>
              </w:rPr>
            </w:pPr>
            <w:r w:rsidRPr="00A5746B">
              <w:rPr>
                <w:sz w:val="22"/>
              </w:rPr>
              <w:t>7,439</w:t>
            </w:r>
          </w:p>
        </w:tc>
        <w:tc>
          <w:tcPr>
            <w:tcW w:w="331" w:type="pct"/>
            <w:shd w:val="clear" w:color="auto" w:fill="auto"/>
            <w:noWrap/>
            <w:vAlign w:val="center"/>
          </w:tcPr>
          <w:p w:rsidR="008B79CC" w:rsidRPr="00A5746B" w:rsidRDefault="008B79CC" w:rsidP="002956A6">
            <w:pPr>
              <w:jc w:val="center"/>
              <w:rPr>
                <w:sz w:val="22"/>
              </w:rPr>
            </w:pPr>
            <w:r w:rsidRPr="00A5746B">
              <w:rPr>
                <w:sz w:val="22"/>
              </w:rPr>
              <w:t>7,439</w:t>
            </w:r>
          </w:p>
        </w:tc>
        <w:tc>
          <w:tcPr>
            <w:tcW w:w="348" w:type="pct"/>
            <w:shd w:val="clear" w:color="auto" w:fill="auto"/>
            <w:vAlign w:val="center"/>
          </w:tcPr>
          <w:p w:rsidR="008B79CC" w:rsidRPr="00A5746B" w:rsidRDefault="008B79CC" w:rsidP="002956A6">
            <w:pPr>
              <w:jc w:val="center"/>
              <w:rPr>
                <w:sz w:val="22"/>
              </w:rPr>
            </w:pPr>
            <w:r w:rsidRPr="00A5746B">
              <w:rPr>
                <w:sz w:val="22"/>
              </w:rPr>
              <w:t>7,439</w:t>
            </w:r>
          </w:p>
        </w:tc>
        <w:tc>
          <w:tcPr>
            <w:tcW w:w="427" w:type="pct"/>
            <w:shd w:val="clear" w:color="auto" w:fill="auto"/>
            <w:vAlign w:val="center"/>
          </w:tcPr>
          <w:p w:rsidR="008B79CC" w:rsidRPr="00A5746B" w:rsidRDefault="008B79CC" w:rsidP="002956A6">
            <w:pPr>
              <w:jc w:val="center"/>
              <w:rPr>
                <w:sz w:val="22"/>
              </w:rPr>
            </w:pPr>
            <w:r w:rsidRPr="00A5746B">
              <w:rPr>
                <w:sz w:val="22"/>
              </w:rPr>
              <w:t>7,439</w:t>
            </w:r>
          </w:p>
        </w:tc>
        <w:tc>
          <w:tcPr>
            <w:tcW w:w="418" w:type="pct"/>
            <w:shd w:val="clear" w:color="auto" w:fill="auto"/>
            <w:vAlign w:val="center"/>
          </w:tcPr>
          <w:p w:rsidR="008B79CC" w:rsidRPr="00A5746B" w:rsidRDefault="008B79CC" w:rsidP="002956A6">
            <w:pPr>
              <w:jc w:val="center"/>
              <w:rPr>
                <w:sz w:val="22"/>
              </w:rPr>
            </w:pPr>
            <w:r w:rsidRPr="00A5746B">
              <w:rPr>
                <w:sz w:val="22"/>
              </w:rPr>
              <w:t>7,439</w:t>
            </w:r>
          </w:p>
        </w:tc>
      </w:tr>
      <w:tr w:rsidR="008B79CC" w:rsidRPr="00A5746B" w:rsidTr="002956A6">
        <w:trPr>
          <w:cantSplit/>
        </w:trPr>
        <w:tc>
          <w:tcPr>
            <w:tcW w:w="273" w:type="pct"/>
            <w:vAlign w:val="bottom"/>
          </w:tcPr>
          <w:p w:rsidR="008B79CC" w:rsidRPr="00F740F7" w:rsidRDefault="008B79CC" w:rsidP="00F740F7">
            <w:pPr>
              <w:jc w:val="center"/>
              <w:rPr>
                <w:sz w:val="22"/>
              </w:rPr>
            </w:pPr>
            <w:r w:rsidRPr="00F740F7">
              <w:rPr>
                <w:sz w:val="22"/>
              </w:rPr>
              <w:t>5.10</w:t>
            </w:r>
          </w:p>
        </w:tc>
        <w:tc>
          <w:tcPr>
            <w:tcW w:w="1387" w:type="pct"/>
            <w:shd w:val="clear" w:color="auto" w:fill="auto"/>
            <w:noWrap/>
            <w:vAlign w:val="center"/>
          </w:tcPr>
          <w:p w:rsidR="008B79CC" w:rsidRPr="00A5746B" w:rsidRDefault="008B79CC" w:rsidP="002956A6">
            <w:pPr>
              <w:jc w:val="center"/>
              <w:rPr>
                <w:sz w:val="20"/>
                <w:szCs w:val="20"/>
              </w:rPr>
            </w:pPr>
            <w:r w:rsidRPr="00A5746B">
              <w:rPr>
                <w:sz w:val="20"/>
                <w:szCs w:val="20"/>
              </w:rPr>
              <w:t>Котельная (с.Укан, ул. Советская, 15б)</w:t>
            </w:r>
          </w:p>
        </w:tc>
        <w:tc>
          <w:tcPr>
            <w:tcW w:w="487" w:type="pct"/>
            <w:shd w:val="clear" w:color="auto" w:fill="auto"/>
            <w:noWrap/>
            <w:vAlign w:val="center"/>
          </w:tcPr>
          <w:p w:rsidR="008B79CC" w:rsidRPr="00A5746B" w:rsidRDefault="008B79CC" w:rsidP="002956A6">
            <w:pPr>
              <w:jc w:val="center"/>
              <w:rPr>
                <w:sz w:val="20"/>
                <w:szCs w:val="20"/>
              </w:rPr>
            </w:pPr>
            <w:r w:rsidRPr="00A5746B">
              <w:rPr>
                <w:sz w:val="20"/>
                <w:szCs w:val="20"/>
              </w:rPr>
              <w:t>куб.м/м.кв</w:t>
            </w:r>
          </w:p>
        </w:tc>
        <w:tc>
          <w:tcPr>
            <w:tcW w:w="333" w:type="pct"/>
            <w:shd w:val="clear" w:color="auto" w:fill="auto"/>
            <w:noWrap/>
            <w:vAlign w:val="center"/>
          </w:tcPr>
          <w:p w:rsidR="008B79CC" w:rsidRPr="00A5746B" w:rsidRDefault="008B79CC" w:rsidP="002956A6">
            <w:pPr>
              <w:jc w:val="center"/>
              <w:rPr>
                <w:sz w:val="22"/>
              </w:rPr>
            </w:pPr>
            <w:r w:rsidRPr="00A5746B">
              <w:rPr>
                <w:sz w:val="22"/>
              </w:rPr>
              <w:t>7,938</w:t>
            </w:r>
          </w:p>
        </w:tc>
        <w:tc>
          <w:tcPr>
            <w:tcW w:w="323" w:type="pct"/>
            <w:shd w:val="clear" w:color="auto" w:fill="auto"/>
            <w:noWrap/>
            <w:vAlign w:val="center"/>
          </w:tcPr>
          <w:p w:rsidR="008B79CC" w:rsidRPr="00A5746B" w:rsidRDefault="008B79CC" w:rsidP="002956A6">
            <w:pPr>
              <w:jc w:val="center"/>
              <w:rPr>
                <w:sz w:val="22"/>
              </w:rPr>
            </w:pPr>
            <w:r w:rsidRPr="00A5746B">
              <w:rPr>
                <w:sz w:val="22"/>
              </w:rPr>
              <w:t>7,938</w:t>
            </w:r>
          </w:p>
        </w:tc>
        <w:tc>
          <w:tcPr>
            <w:tcW w:w="342" w:type="pct"/>
            <w:shd w:val="clear" w:color="auto" w:fill="auto"/>
            <w:noWrap/>
            <w:vAlign w:val="center"/>
          </w:tcPr>
          <w:p w:rsidR="008B79CC" w:rsidRPr="00A5746B" w:rsidRDefault="008B79CC" w:rsidP="002956A6">
            <w:pPr>
              <w:jc w:val="center"/>
              <w:rPr>
                <w:sz w:val="22"/>
              </w:rPr>
            </w:pPr>
            <w:r w:rsidRPr="00A5746B">
              <w:rPr>
                <w:sz w:val="22"/>
              </w:rPr>
              <w:t>7,938</w:t>
            </w:r>
          </w:p>
        </w:tc>
        <w:tc>
          <w:tcPr>
            <w:tcW w:w="331" w:type="pct"/>
            <w:shd w:val="clear" w:color="auto" w:fill="auto"/>
            <w:noWrap/>
            <w:vAlign w:val="center"/>
          </w:tcPr>
          <w:p w:rsidR="008B79CC" w:rsidRPr="00A5746B" w:rsidRDefault="008B79CC" w:rsidP="002956A6">
            <w:pPr>
              <w:jc w:val="center"/>
              <w:rPr>
                <w:sz w:val="22"/>
              </w:rPr>
            </w:pPr>
            <w:r w:rsidRPr="00A5746B">
              <w:rPr>
                <w:sz w:val="22"/>
              </w:rPr>
              <w:t>7,938</w:t>
            </w:r>
          </w:p>
        </w:tc>
        <w:tc>
          <w:tcPr>
            <w:tcW w:w="331" w:type="pct"/>
            <w:shd w:val="clear" w:color="auto" w:fill="auto"/>
            <w:noWrap/>
            <w:vAlign w:val="center"/>
          </w:tcPr>
          <w:p w:rsidR="008B79CC" w:rsidRPr="00A5746B" w:rsidRDefault="008B79CC" w:rsidP="002956A6">
            <w:pPr>
              <w:jc w:val="center"/>
              <w:rPr>
                <w:sz w:val="22"/>
              </w:rPr>
            </w:pPr>
            <w:r w:rsidRPr="00A5746B">
              <w:rPr>
                <w:sz w:val="22"/>
              </w:rPr>
              <w:t>7,938</w:t>
            </w:r>
          </w:p>
        </w:tc>
        <w:tc>
          <w:tcPr>
            <w:tcW w:w="348" w:type="pct"/>
            <w:shd w:val="clear" w:color="auto" w:fill="auto"/>
            <w:vAlign w:val="center"/>
          </w:tcPr>
          <w:p w:rsidR="008B79CC" w:rsidRPr="00A5746B" w:rsidRDefault="008B79CC" w:rsidP="002956A6">
            <w:pPr>
              <w:jc w:val="center"/>
              <w:rPr>
                <w:sz w:val="22"/>
              </w:rPr>
            </w:pPr>
            <w:r w:rsidRPr="00A5746B">
              <w:rPr>
                <w:sz w:val="22"/>
              </w:rPr>
              <w:t>7,938</w:t>
            </w:r>
          </w:p>
        </w:tc>
        <w:tc>
          <w:tcPr>
            <w:tcW w:w="427" w:type="pct"/>
            <w:shd w:val="clear" w:color="auto" w:fill="auto"/>
            <w:vAlign w:val="center"/>
          </w:tcPr>
          <w:p w:rsidR="008B79CC" w:rsidRPr="00A5746B" w:rsidRDefault="008B79CC" w:rsidP="002956A6">
            <w:pPr>
              <w:jc w:val="center"/>
              <w:rPr>
                <w:sz w:val="22"/>
              </w:rPr>
            </w:pPr>
            <w:r w:rsidRPr="00A5746B">
              <w:rPr>
                <w:sz w:val="22"/>
              </w:rPr>
              <w:t>7,938</w:t>
            </w:r>
          </w:p>
        </w:tc>
        <w:tc>
          <w:tcPr>
            <w:tcW w:w="418" w:type="pct"/>
            <w:shd w:val="clear" w:color="auto" w:fill="auto"/>
            <w:vAlign w:val="center"/>
          </w:tcPr>
          <w:p w:rsidR="008B79CC" w:rsidRPr="00A5746B" w:rsidRDefault="008B79CC" w:rsidP="002956A6">
            <w:pPr>
              <w:jc w:val="center"/>
              <w:rPr>
                <w:sz w:val="22"/>
              </w:rPr>
            </w:pPr>
            <w:r w:rsidRPr="00A5746B">
              <w:rPr>
                <w:sz w:val="22"/>
              </w:rPr>
              <w:t>7,938</w:t>
            </w:r>
          </w:p>
        </w:tc>
      </w:tr>
      <w:tr w:rsidR="008B79CC" w:rsidRPr="00A5746B" w:rsidTr="002956A6">
        <w:trPr>
          <w:cantSplit/>
        </w:trPr>
        <w:tc>
          <w:tcPr>
            <w:tcW w:w="273" w:type="pct"/>
            <w:vAlign w:val="bottom"/>
          </w:tcPr>
          <w:p w:rsidR="008B79CC" w:rsidRPr="00F740F7" w:rsidRDefault="008B79CC" w:rsidP="00F740F7">
            <w:pPr>
              <w:jc w:val="center"/>
              <w:rPr>
                <w:sz w:val="22"/>
              </w:rPr>
            </w:pPr>
            <w:r w:rsidRPr="00F740F7">
              <w:rPr>
                <w:sz w:val="22"/>
              </w:rPr>
              <w:t>5.11</w:t>
            </w:r>
          </w:p>
        </w:tc>
        <w:tc>
          <w:tcPr>
            <w:tcW w:w="1387" w:type="pct"/>
            <w:shd w:val="clear" w:color="auto" w:fill="auto"/>
            <w:noWrap/>
            <w:vAlign w:val="center"/>
          </w:tcPr>
          <w:p w:rsidR="008B79CC" w:rsidRPr="00A5746B" w:rsidRDefault="008B79CC" w:rsidP="002956A6">
            <w:pPr>
              <w:jc w:val="center"/>
              <w:rPr>
                <w:sz w:val="20"/>
                <w:szCs w:val="20"/>
              </w:rPr>
            </w:pPr>
            <w:r w:rsidRPr="00A5746B">
              <w:rPr>
                <w:sz w:val="20"/>
                <w:szCs w:val="20"/>
              </w:rPr>
              <w:t>Котельная (п. Яр, ул. Ворошилова, 10ж)</w:t>
            </w:r>
          </w:p>
        </w:tc>
        <w:tc>
          <w:tcPr>
            <w:tcW w:w="487" w:type="pct"/>
            <w:shd w:val="clear" w:color="auto" w:fill="auto"/>
            <w:noWrap/>
            <w:vAlign w:val="center"/>
          </w:tcPr>
          <w:p w:rsidR="008B79CC" w:rsidRPr="00A5746B" w:rsidRDefault="008B79CC" w:rsidP="002956A6">
            <w:pPr>
              <w:jc w:val="center"/>
              <w:rPr>
                <w:sz w:val="20"/>
                <w:szCs w:val="20"/>
              </w:rPr>
            </w:pPr>
            <w:r w:rsidRPr="00A5746B">
              <w:rPr>
                <w:sz w:val="20"/>
                <w:szCs w:val="20"/>
              </w:rPr>
              <w:t>куб.м/м.кв</w:t>
            </w:r>
          </w:p>
        </w:tc>
        <w:tc>
          <w:tcPr>
            <w:tcW w:w="333" w:type="pct"/>
            <w:shd w:val="clear" w:color="auto" w:fill="auto"/>
            <w:noWrap/>
            <w:vAlign w:val="center"/>
          </w:tcPr>
          <w:p w:rsidR="008B79CC" w:rsidRPr="00A5746B" w:rsidRDefault="008B79CC" w:rsidP="002956A6">
            <w:pPr>
              <w:jc w:val="center"/>
              <w:rPr>
                <w:sz w:val="22"/>
              </w:rPr>
            </w:pPr>
            <w:r w:rsidRPr="00A5746B">
              <w:rPr>
                <w:sz w:val="22"/>
              </w:rPr>
              <w:t>2,206</w:t>
            </w:r>
          </w:p>
        </w:tc>
        <w:tc>
          <w:tcPr>
            <w:tcW w:w="323" w:type="pct"/>
            <w:shd w:val="clear" w:color="auto" w:fill="auto"/>
            <w:noWrap/>
            <w:vAlign w:val="center"/>
          </w:tcPr>
          <w:p w:rsidR="008B79CC" w:rsidRPr="00A5746B" w:rsidRDefault="008B79CC" w:rsidP="002956A6">
            <w:pPr>
              <w:jc w:val="center"/>
              <w:rPr>
                <w:sz w:val="22"/>
              </w:rPr>
            </w:pPr>
            <w:r w:rsidRPr="00A5746B">
              <w:rPr>
                <w:sz w:val="22"/>
              </w:rPr>
              <w:t>2,206</w:t>
            </w:r>
          </w:p>
        </w:tc>
        <w:tc>
          <w:tcPr>
            <w:tcW w:w="342" w:type="pct"/>
            <w:shd w:val="clear" w:color="auto" w:fill="auto"/>
            <w:noWrap/>
            <w:vAlign w:val="center"/>
          </w:tcPr>
          <w:p w:rsidR="008B79CC" w:rsidRPr="00A5746B" w:rsidRDefault="008B79CC" w:rsidP="002956A6">
            <w:pPr>
              <w:jc w:val="center"/>
              <w:rPr>
                <w:sz w:val="22"/>
              </w:rPr>
            </w:pPr>
            <w:r w:rsidRPr="00A5746B">
              <w:rPr>
                <w:sz w:val="22"/>
              </w:rPr>
              <w:t>2,206</w:t>
            </w:r>
          </w:p>
        </w:tc>
        <w:tc>
          <w:tcPr>
            <w:tcW w:w="331" w:type="pct"/>
            <w:shd w:val="clear" w:color="auto" w:fill="auto"/>
            <w:noWrap/>
            <w:vAlign w:val="center"/>
          </w:tcPr>
          <w:p w:rsidR="008B79CC" w:rsidRPr="00A5746B" w:rsidRDefault="008B79CC" w:rsidP="002956A6">
            <w:pPr>
              <w:jc w:val="center"/>
              <w:rPr>
                <w:sz w:val="22"/>
              </w:rPr>
            </w:pPr>
            <w:r w:rsidRPr="00A5746B">
              <w:rPr>
                <w:sz w:val="22"/>
              </w:rPr>
              <w:t>2,206</w:t>
            </w:r>
          </w:p>
        </w:tc>
        <w:tc>
          <w:tcPr>
            <w:tcW w:w="331" w:type="pct"/>
            <w:shd w:val="clear" w:color="auto" w:fill="auto"/>
            <w:noWrap/>
            <w:vAlign w:val="center"/>
          </w:tcPr>
          <w:p w:rsidR="008B79CC" w:rsidRPr="00A5746B" w:rsidRDefault="008B79CC" w:rsidP="002956A6">
            <w:pPr>
              <w:jc w:val="center"/>
              <w:rPr>
                <w:sz w:val="22"/>
              </w:rPr>
            </w:pPr>
            <w:r w:rsidRPr="00A5746B">
              <w:rPr>
                <w:sz w:val="22"/>
              </w:rPr>
              <w:t>2,206</w:t>
            </w:r>
          </w:p>
        </w:tc>
        <w:tc>
          <w:tcPr>
            <w:tcW w:w="348" w:type="pct"/>
            <w:shd w:val="clear" w:color="auto" w:fill="auto"/>
            <w:vAlign w:val="center"/>
          </w:tcPr>
          <w:p w:rsidR="008B79CC" w:rsidRPr="00A5746B" w:rsidRDefault="008B79CC" w:rsidP="002956A6">
            <w:pPr>
              <w:jc w:val="center"/>
              <w:rPr>
                <w:sz w:val="22"/>
              </w:rPr>
            </w:pPr>
            <w:r w:rsidRPr="00A5746B">
              <w:rPr>
                <w:sz w:val="22"/>
              </w:rPr>
              <w:t>2,206</w:t>
            </w:r>
          </w:p>
        </w:tc>
        <w:tc>
          <w:tcPr>
            <w:tcW w:w="427" w:type="pct"/>
            <w:shd w:val="clear" w:color="auto" w:fill="auto"/>
            <w:vAlign w:val="center"/>
          </w:tcPr>
          <w:p w:rsidR="008B79CC" w:rsidRPr="00A5746B" w:rsidRDefault="008B79CC" w:rsidP="002956A6">
            <w:pPr>
              <w:jc w:val="center"/>
              <w:rPr>
                <w:sz w:val="22"/>
              </w:rPr>
            </w:pPr>
            <w:r w:rsidRPr="00A5746B">
              <w:rPr>
                <w:sz w:val="22"/>
              </w:rPr>
              <w:t>2,206</w:t>
            </w:r>
          </w:p>
        </w:tc>
        <w:tc>
          <w:tcPr>
            <w:tcW w:w="418" w:type="pct"/>
            <w:shd w:val="clear" w:color="auto" w:fill="auto"/>
            <w:vAlign w:val="center"/>
          </w:tcPr>
          <w:p w:rsidR="008B79CC" w:rsidRPr="00A5746B" w:rsidRDefault="008B79CC" w:rsidP="002956A6">
            <w:pPr>
              <w:jc w:val="center"/>
              <w:rPr>
                <w:sz w:val="22"/>
              </w:rPr>
            </w:pPr>
            <w:r w:rsidRPr="00A5746B">
              <w:rPr>
                <w:sz w:val="22"/>
              </w:rPr>
              <w:t>2,206</w:t>
            </w:r>
          </w:p>
        </w:tc>
      </w:tr>
      <w:tr w:rsidR="008B79CC" w:rsidRPr="00A5746B" w:rsidTr="002956A6">
        <w:trPr>
          <w:cantSplit/>
        </w:trPr>
        <w:tc>
          <w:tcPr>
            <w:tcW w:w="273" w:type="pct"/>
            <w:vAlign w:val="bottom"/>
          </w:tcPr>
          <w:p w:rsidR="008B79CC" w:rsidRPr="00F740F7" w:rsidRDefault="008B79CC" w:rsidP="00F740F7">
            <w:pPr>
              <w:jc w:val="center"/>
              <w:rPr>
                <w:sz w:val="22"/>
              </w:rPr>
            </w:pPr>
            <w:r w:rsidRPr="00F740F7">
              <w:rPr>
                <w:sz w:val="22"/>
              </w:rPr>
              <w:t>5.12</w:t>
            </w:r>
          </w:p>
        </w:tc>
        <w:tc>
          <w:tcPr>
            <w:tcW w:w="1387" w:type="pct"/>
            <w:shd w:val="clear" w:color="auto" w:fill="auto"/>
            <w:noWrap/>
            <w:vAlign w:val="center"/>
          </w:tcPr>
          <w:p w:rsidR="008B79CC" w:rsidRPr="00A5746B" w:rsidRDefault="008B79CC" w:rsidP="002956A6">
            <w:pPr>
              <w:jc w:val="center"/>
              <w:rPr>
                <w:sz w:val="20"/>
                <w:szCs w:val="20"/>
              </w:rPr>
            </w:pPr>
            <w:r w:rsidRPr="00A5746B">
              <w:rPr>
                <w:sz w:val="20"/>
                <w:szCs w:val="20"/>
              </w:rPr>
              <w:t>Котельная (д.Бармашур, ул. Советская, 42а)</w:t>
            </w:r>
          </w:p>
        </w:tc>
        <w:tc>
          <w:tcPr>
            <w:tcW w:w="487" w:type="pct"/>
            <w:shd w:val="clear" w:color="auto" w:fill="auto"/>
            <w:noWrap/>
            <w:vAlign w:val="center"/>
          </w:tcPr>
          <w:p w:rsidR="008B79CC" w:rsidRPr="00A5746B" w:rsidRDefault="008B79CC" w:rsidP="002956A6">
            <w:pPr>
              <w:jc w:val="center"/>
              <w:rPr>
                <w:sz w:val="20"/>
                <w:szCs w:val="20"/>
              </w:rPr>
            </w:pPr>
            <w:r w:rsidRPr="00A5746B">
              <w:rPr>
                <w:sz w:val="20"/>
                <w:szCs w:val="20"/>
              </w:rPr>
              <w:t>куб.м/м.кв</w:t>
            </w:r>
          </w:p>
        </w:tc>
        <w:tc>
          <w:tcPr>
            <w:tcW w:w="333" w:type="pct"/>
            <w:shd w:val="clear" w:color="auto" w:fill="auto"/>
            <w:noWrap/>
            <w:vAlign w:val="center"/>
          </w:tcPr>
          <w:p w:rsidR="008B79CC" w:rsidRPr="00A5746B" w:rsidRDefault="008B79CC" w:rsidP="002956A6">
            <w:pPr>
              <w:jc w:val="center"/>
              <w:rPr>
                <w:sz w:val="22"/>
              </w:rPr>
            </w:pPr>
            <w:r w:rsidRPr="00A5746B">
              <w:rPr>
                <w:sz w:val="22"/>
              </w:rPr>
              <w:t>2,387</w:t>
            </w:r>
          </w:p>
        </w:tc>
        <w:tc>
          <w:tcPr>
            <w:tcW w:w="323" w:type="pct"/>
            <w:shd w:val="clear" w:color="auto" w:fill="auto"/>
            <w:noWrap/>
            <w:vAlign w:val="center"/>
          </w:tcPr>
          <w:p w:rsidR="008B79CC" w:rsidRPr="00A5746B" w:rsidRDefault="008B79CC" w:rsidP="002956A6">
            <w:pPr>
              <w:jc w:val="center"/>
              <w:rPr>
                <w:sz w:val="22"/>
              </w:rPr>
            </w:pPr>
            <w:r w:rsidRPr="00A5746B">
              <w:rPr>
                <w:sz w:val="22"/>
              </w:rPr>
              <w:t>2,387</w:t>
            </w:r>
          </w:p>
        </w:tc>
        <w:tc>
          <w:tcPr>
            <w:tcW w:w="342" w:type="pct"/>
            <w:shd w:val="clear" w:color="auto" w:fill="auto"/>
            <w:noWrap/>
            <w:vAlign w:val="center"/>
          </w:tcPr>
          <w:p w:rsidR="008B79CC" w:rsidRPr="00A5746B" w:rsidRDefault="008B79CC" w:rsidP="002956A6">
            <w:pPr>
              <w:jc w:val="center"/>
              <w:rPr>
                <w:sz w:val="22"/>
              </w:rPr>
            </w:pPr>
            <w:r w:rsidRPr="00A5746B">
              <w:rPr>
                <w:sz w:val="22"/>
              </w:rPr>
              <w:t>2,387</w:t>
            </w:r>
          </w:p>
        </w:tc>
        <w:tc>
          <w:tcPr>
            <w:tcW w:w="331" w:type="pct"/>
            <w:shd w:val="clear" w:color="auto" w:fill="auto"/>
            <w:noWrap/>
            <w:vAlign w:val="center"/>
          </w:tcPr>
          <w:p w:rsidR="008B79CC" w:rsidRPr="00A5746B" w:rsidRDefault="008B79CC" w:rsidP="002956A6">
            <w:pPr>
              <w:jc w:val="center"/>
              <w:rPr>
                <w:sz w:val="22"/>
              </w:rPr>
            </w:pPr>
            <w:r w:rsidRPr="00A5746B">
              <w:rPr>
                <w:sz w:val="22"/>
              </w:rPr>
              <w:t>2,387</w:t>
            </w:r>
          </w:p>
        </w:tc>
        <w:tc>
          <w:tcPr>
            <w:tcW w:w="331" w:type="pct"/>
            <w:shd w:val="clear" w:color="auto" w:fill="auto"/>
            <w:noWrap/>
            <w:vAlign w:val="center"/>
          </w:tcPr>
          <w:p w:rsidR="008B79CC" w:rsidRPr="00A5746B" w:rsidRDefault="008B79CC" w:rsidP="002956A6">
            <w:pPr>
              <w:jc w:val="center"/>
              <w:rPr>
                <w:sz w:val="22"/>
              </w:rPr>
            </w:pPr>
            <w:r w:rsidRPr="00A5746B">
              <w:rPr>
                <w:sz w:val="22"/>
              </w:rPr>
              <w:t>2,387</w:t>
            </w:r>
          </w:p>
        </w:tc>
        <w:tc>
          <w:tcPr>
            <w:tcW w:w="348" w:type="pct"/>
            <w:shd w:val="clear" w:color="auto" w:fill="auto"/>
            <w:vAlign w:val="center"/>
          </w:tcPr>
          <w:p w:rsidR="008B79CC" w:rsidRPr="00A5746B" w:rsidRDefault="008B79CC" w:rsidP="002956A6">
            <w:pPr>
              <w:jc w:val="center"/>
              <w:rPr>
                <w:sz w:val="22"/>
              </w:rPr>
            </w:pPr>
            <w:r w:rsidRPr="00A5746B">
              <w:rPr>
                <w:sz w:val="22"/>
              </w:rPr>
              <w:t>2,387</w:t>
            </w:r>
          </w:p>
        </w:tc>
        <w:tc>
          <w:tcPr>
            <w:tcW w:w="427" w:type="pct"/>
            <w:shd w:val="clear" w:color="auto" w:fill="auto"/>
            <w:vAlign w:val="center"/>
          </w:tcPr>
          <w:p w:rsidR="008B79CC" w:rsidRPr="00A5746B" w:rsidRDefault="008B79CC" w:rsidP="002956A6">
            <w:pPr>
              <w:jc w:val="center"/>
              <w:rPr>
                <w:sz w:val="22"/>
              </w:rPr>
            </w:pPr>
            <w:r w:rsidRPr="00A5746B">
              <w:rPr>
                <w:sz w:val="22"/>
              </w:rPr>
              <w:t>2,387</w:t>
            </w:r>
          </w:p>
        </w:tc>
        <w:tc>
          <w:tcPr>
            <w:tcW w:w="418" w:type="pct"/>
            <w:shd w:val="clear" w:color="auto" w:fill="auto"/>
            <w:vAlign w:val="center"/>
          </w:tcPr>
          <w:p w:rsidR="008B79CC" w:rsidRPr="00A5746B" w:rsidRDefault="008B79CC" w:rsidP="002956A6">
            <w:pPr>
              <w:jc w:val="center"/>
              <w:rPr>
                <w:sz w:val="22"/>
              </w:rPr>
            </w:pPr>
            <w:r w:rsidRPr="00A5746B">
              <w:rPr>
                <w:sz w:val="22"/>
              </w:rPr>
              <w:t>2,387</w:t>
            </w:r>
          </w:p>
        </w:tc>
      </w:tr>
      <w:tr w:rsidR="008B79CC" w:rsidRPr="00A5746B" w:rsidTr="002956A6">
        <w:trPr>
          <w:cantSplit/>
        </w:trPr>
        <w:tc>
          <w:tcPr>
            <w:tcW w:w="273" w:type="pct"/>
            <w:vAlign w:val="bottom"/>
          </w:tcPr>
          <w:p w:rsidR="008B79CC" w:rsidRPr="00F740F7" w:rsidRDefault="008B79CC" w:rsidP="00F740F7">
            <w:pPr>
              <w:jc w:val="center"/>
              <w:rPr>
                <w:sz w:val="22"/>
              </w:rPr>
            </w:pPr>
            <w:r w:rsidRPr="00F740F7">
              <w:rPr>
                <w:sz w:val="22"/>
              </w:rPr>
              <w:t>5.13</w:t>
            </w:r>
          </w:p>
        </w:tc>
        <w:tc>
          <w:tcPr>
            <w:tcW w:w="1387" w:type="pct"/>
            <w:shd w:val="clear" w:color="auto" w:fill="auto"/>
            <w:noWrap/>
            <w:vAlign w:val="center"/>
          </w:tcPr>
          <w:p w:rsidR="008B79CC" w:rsidRPr="00A5746B" w:rsidRDefault="008B79CC" w:rsidP="002956A6">
            <w:pPr>
              <w:jc w:val="center"/>
              <w:rPr>
                <w:sz w:val="20"/>
                <w:szCs w:val="20"/>
              </w:rPr>
            </w:pPr>
            <w:r w:rsidRPr="00A5746B">
              <w:rPr>
                <w:sz w:val="20"/>
                <w:szCs w:val="20"/>
              </w:rPr>
              <w:t>Котельная (п.Яр, ул. Вокзальная, 21Б)</w:t>
            </w:r>
          </w:p>
        </w:tc>
        <w:tc>
          <w:tcPr>
            <w:tcW w:w="487" w:type="pct"/>
            <w:shd w:val="clear" w:color="auto" w:fill="auto"/>
            <w:noWrap/>
            <w:vAlign w:val="center"/>
          </w:tcPr>
          <w:p w:rsidR="008B79CC" w:rsidRPr="00A5746B" w:rsidRDefault="008B79CC" w:rsidP="002956A6">
            <w:pPr>
              <w:jc w:val="center"/>
              <w:rPr>
                <w:sz w:val="20"/>
                <w:szCs w:val="20"/>
              </w:rPr>
            </w:pPr>
            <w:r w:rsidRPr="00A5746B">
              <w:rPr>
                <w:sz w:val="20"/>
                <w:szCs w:val="20"/>
              </w:rPr>
              <w:t>куб.м/м.кв</w:t>
            </w:r>
          </w:p>
        </w:tc>
        <w:tc>
          <w:tcPr>
            <w:tcW w:w="333" w:type="pct"/>
            <w:shd w:val="clear" w:color="auto" w:fill="auto"/>
            <w:noWrap/>
            <w:vAlign w:val="center"/>
          </w:tcPr>
          <w:p w:rsidR="008B79CC" w:rsidRPr="00A5746B" w:rsidRDefault="008B79CC" w:rsidP="00122966">
            <w:pPr>
              <w:jc w:val="center"/>
              <w:rPr>
                <w:sz w:val="22"/>
              </w:rPr>
            </w:pPr>
            <w:r w:rsidRPr="00A5746B">
              <w:rPr>
                <w:sz w:val="22"/>
              </w:rPr>
              <w:t>-</w:t>
            </w:r>
          </w:p>
        </w:tc>
        <w:tc>
          <w:tcPr>
            <w:tcW w:w="323" w:type="pct"/>
            <w:shd w:val="clear" w:color="auto" w:fill="auto"/>
            <w:noWrap/>
            <w:vAlign w:val="center"/>
          </w:tcPr>
          <w:p w:rsidR="008B79CC" w:rsidRPr="00A5746B" w:rsidRDefault="008B79CC" w:rsidP="00122966">
            <w:pPr>
              <w:jc w:val="center"/>
              <w:rPr>
                <w:sz w:val="22"/>
              </w:rPr>
            </w:pPr>
            <w:r w:rsidRPr="00A5746B">
              <w:rPr>
                <w:sz w:val="22"/>
              </w:rPr>
              <w:t>-</w:t>
            </w:r>
          </w:p>
        </w:tc>
        <w:tc>
          <w:tcPr>
            <w:tcW w:w="342" w:type="pct"/>
            <w:shd w:val="clear" w:color="auto" w:fill="auto"/>
            <w:noWrap/>
            <w:vAlign w:val="center"/>
          </w:tcPr>
          <w:p w:rsidR="008B79CC" w:rsidRPr="00A5746B" w:rsidRDefault="008B79CC" w:rsidP="00122966">
            <w:pPr>
              <w:jc w:val="center"/>
              <w:rPr>
                <w:sz w:val="22"/>
              </w:rPr>
            </w:pPr>
            <w:r w:rsidRPr="00A5746B">
              <w:rPr>
                <w:sz w:val="22"/>
              </w:rPr>
              <w:t>-</w:t>
            </w:r>
          </w:p>
        </w:tc>
        <w:tc>
          <w:tcPr>
            <w:tcW w:w="331" w:type="pct"/>
            <w:shd w:val="clear" w:color="auto" w:fill="auto"/>
            <w:noWrap/>
            <w:vAlign w:val="center"/>
          </w:tcPr>
          <w:p w:rsidR="008B79CC" w:rsidRPr="00A5746B" w:rsidRDefault="008B79CC" w:rsidP="00122966">
            <w:pPr>
              <w:jc w:val="center"/>
              <w:rPr>
                <w:sz w:val="22"/>
              </w:rPr>
            </w:pPr>
            <w:r w:rsidRPr="00A5746B">
              <w:rPr>
                <w:sz w:val="22"/>
              </w:rPr>
              <w:t>-</w:t>
            </w:r>
          </w:p>
        </w:tc>
        <w:tc>
          <w:tcPr>
            <w:tcW w:w="331" w:type="pct"/>
            <w:shd w:val="clear" w:color="auto" w:fill="auto"/>
            <w:noWrap/>
            <w:vAlign w:val="center"/>
          </w:tcPr>
          <w:p w:rsidR="008B79CC" w:rsidRPr="00A5746B" w:rsidRDefault="008B79CC" w:rsidP="00122966">
            <w:pPr>
              <w:jc w:val="center"/>
              <w:rPr>
                <w:sz w:val="22"/>
              </w:rPr>
            </w:pPr>
            <w:r w:rsidRPr="00A5746B">
              <w:rPr>
                <w:sz w:val="22"/>
              </w:rPr>
              <w:t>-</w:t>
            </w:r>
          </w:p>
        </w:tc>
        <w:tc>
          <w:tcPr>
            <w:tcW w:w="348" w:type="pct"/>
            <w:shd w:val="clear" w:color="auto" w:fill="auto"/>
            <w:vAlign w:val="center"/>
          </w:tcPr>
          <w:p w:rsidR="008B79CC" w:rsidRPr="00A5746B" w:rsidRDefault="008B79CC" w:rsidP="00122966">
            <w:pPr>
              <w:jc w:val="center"/>
              <w:rPr>
                <w:sz w:val="22"/>
              </w:rPr>
            </w:pPr>
            <w:r w:rsidRPr="00A5746B">
              <w:rPr>
                <w:sz w:val="22"/>
              </w:rPr>
              <w:t>-</w:t>
            </w:r>
          </w:p>
        </w:tc>
        <w:tc>
          <w:tcPr>
            <w:tcW w:w="427" w:type="pct"/>
            <w:shd w:val="clear" w:color="auto" w:fill="auto"/>
            <w:vAlign w:val="center"/>
          </w:tcPr>
          <w:p w:rsidR="008B79CC" w:rsidRPr="00A5746B" w:rsidRDefault="008B79CC" w:rsidP="00122966">
            <w:pPr>
              <w:jc w:val="center"/>
              <w:rPr>
                <w:sz w:val="22"/>
              </w:rPr>
            </w:pPr>
            <w:r w:rsidRPr="00A5746B">
              <w:rPr>
                <w:sz w:val="22"/>
              </w:rPr>
              <w:t>-</w:t>
            </w:r>
          </w:p>
        </w:tc>
        <w:tc>
          <w:tcPr>
            <w:tcW w:w="418" w:type="pct"/>
            <w:shd w:val="clear" w:color="auto" w:fill="auto"/>
            <w:vAlign w:val="center"/>
          </w:tcPr>
          <w:p w:rsidR="008B79CC" w:rsidRPr="00A5746B" w:rsidRDefault="008B79CC" w:rsidP="00122966">
            <w:pPr>
              <w:jc w:val="center"/>
              <w:rPr>
                <w:sz w:val="22"/>
              </w:rPr>
            </w:pPr>
            <w:r w:rsidRPr="00A5746B">
              <w:rPr>
                <w:sz w:val="22"/>
              </w:rPr>
              <w:t>-</w:t>
            </w:r>
          </w:p>
        </w:tc>
      </w:tr>
      <w:tr w:rsidR="008B79CC" w:rsidRPr="00A5746B" w:rsidTr="002956A6">
        <w:trPr>
          <w:cantSplit/>
        </w:trPr>
        <w:tc>
          <w:tcPr>
            <w:tcW w:w="273" w:type="pct"/>
            <w:vAlign w:val="bottom"/>
          </w:tcPr>
          <w:p w:rsidR="008B79CC" w:rsidRPr="00F740F7" w:rsidRDefault="008B79CC" w:rsidP="00F740F7">
            <w:pPr>
              <w:jc w:val="center"/>
              <w:rPr>
                <w:sz w:val="22"/>
              </w:rPr>
            </w:pPr>
            <w:r w:rsidRPr="00F740F7">
              <w:rPr>
                <w:sz w:val="22"/>
              </w:rPr>
              <w:t>5.14</w:t>
            </w:r>
          </w:p>
        </w:tc>
        <w:tc>
          <w:tcPr>
            <w:tcW w:w="1387" w:type="pct"/>
            <w:shd w:val="clear" w:color="auto" w:fill="auto"/>
            <w:noWrap/>
            <w:vAlign w:val="center"/>
          </w:tcPr>
          <w:p w:rsidR="008B79CC" w:rsidRPr="00A5746B" w:rsidRDefault="008B79CC" w:rsidP="002956A6">
            <w:pPr>
              <w:jc w:val="center"/>
              <w:rPr>
                <w:sz w:val="20"/>
                <w:szCs w:val="20"/>
              </w:rPr>
            </w:pPr>
            <w:r w:rsidRPr="00A5746B">
              <w:rPr>
                <w:sz w:val="20"/>
                <w:szCs w:val="20"/>
              </w:rPr>
              <w:t>Котельная (п.Яр, ул. Горького, 23)</w:t>
            </w:r>
          </w:p>
        </w:tc>
        <w:tc>
          <w:tcPr>
            <w:tcW w:w="487" w:type="pct"/>
            <w:shd w:val="clear" w:color="auto" w:fill="auto"/>
            <w:noWrap/>
            <w:vAlign w:val="center"/>
          </w:tcPr>
          <w:p w:rsidR="008B79CC" w:rsidRPr="00A5746B" w:rsidRDefault="008B79CC" w:rsidP="002956A6">
            <w:pPr>
              <w:jc w:val="center"/>
              <w:rPr>
                <w:sz w:val="20"/>
                <w:szCs w:val="20"/>
              </w:rPr>
            </w:pPr>
            <w:r w:rsidRPr="00A5746B">
              <w:rPr>
                <w:sz w:val="20"/>
                <w:szCs w:val="20"/>
              </w:rPr>
              <w:t>куб.м/м.кв</w:t>
            </w:r>
          </w:p>
        </w:tc>
        <w:tc>
          <w:tcPr>
            <w:tcW w:w="333" w:type="pct"/>
            <w:shd w:val="clear" w:color="auto" w:fill="auto"/>
            <w:noWrap/>
            <w:vAlign w:val="center"/>
          </w:tcPr>
          <w:p w:rsidR="008B79CC" w:rsidRPr="00A5746B" w:rsidRDefault="008B79CC" w:rsidP="002956A6">
            <w:pPr>
              <w:jc w:val="center"/>
              <w:rPr>
                <w:sz w:val="22"/>
              </w:rPr>
            </w:pPr>
            <w:r w:rsidRPr="00A5746B">
              <w:rPr>
                <w:sz w:val="22"/>
              </w:rPr>
              <w:t>3,229</w:t>
            </w:r>
          </w:p>
        </w:tc>
        <w:tc>
          <w:tcPr>
            <w:tcW w:w="323" w:type="pct"/>
            <w:shd w:val="clear" w:color="auto" w:fill="auto"/>
            <w:noWrap/>
            <w:vAlign w:val="center"/>
          </w:tcPr>
          <w:p w:rsidR="008B79CC" w:rsidRPr="00A5746B" w:rsidRDefault="008B79CC" w:rsidP="002956A6">
            <w:pPr>
              <w:jc w:val="center"/>
              <w:rPr>
                <w:sz w:val="22"/>
              </w:rPr>
            </w:pPr>
            <w:r w:rsidRPr="00A5746B">
              <w:rPr>
                <w:sz w:val="22"/>
              </w:rPr>
              <w:t>3,229</w:t>
            </w:r>
          </w:p>
        </w:tc>
        <w:tc>
          <w:tcPr>
            <w:tcW w:w="342" w:type="pct"/>
            <w:shd w:val="clear" w:color="auto" w:fill="auto"/>
            <w:noWrap/>
            <w:vAlign w:val="center"/>
          </w:tcPr>
          <w:p w:rsidR="008B79CC" w:rsidRPr="00A5746B" w:rsidRDefault="008B79CC" w:rsidP="002956A6">
            <w:pPr>
              <w:jc w:val="center"/>
              <w:rPr>
                <w:sz w:val="22"/>
              </w:rPr>
            </w:pPr>
            <w:r w:rsidRPr="00A5746B">
              <w:rPr>
                <w:sz w:val="22"/>
              </w:rPr>
              <w:t>3,229</w:t>
            </w:r>
          </w:p>
        </w:tc>
        <w:tc>
          <w:tcPr>
            <w:tcW w:w="331" w:type="pct"/>
            <w:shd w:val="clear" w:color="auto" w:fill="auto"/>
            <w:noWrap/>
            <w:vAlign w:val="center"/>
          </w:tcPr>
          <w:p w:rsidR="008B79CC" w:rsidRPr="00A5746B" w:rsidRDefault="008B79CC" w:rsidP="002956A6">
            <w:pPr>
              <w:jc w:val="center"/>
              <w:rPr>
                <w:sz w:val="22"/>
              </w:rPr>
            </w:pPr>
            <w:r w:rsidRPr="00A5746B">
              <w:rPr>
                <w:sz w:val="22"/>
              </w:rPr>
              <w:t>3,229</w:t>
            </w:r>
          </w:p>
        </w:tc>
        <w:tc>
          <w:tcPr>
            <w:tcW w:w="331" w:type="pct"/>
            <w:shd w:val="clear" w:color="auto" w:fill="auto"/>
            <w:noWrap/>
            <w:vAlign w:val="center"/>
          </w:tcPr>
          <w:p w:rsidR="008B79CC" w:rsidRPr="00A5746B" w:rsidRDefault="008B79CC" w:rsidP="002956A6">
            <w:pPr>
              <w:jc w:val="center"/>
              <w:rPr>
                <w:sz w:val="22"/>
              </w:rPr>
            </w:pPr>
            <w:r w:rsidRPr="00A5746B">
              <w:rPr>
                <w:sz w:val="22"/>
              </w:rPr>
              <w:t>3,229</w:t>
            </w:r>
          </w:p>
        </w:tc>
        <w:tc>
          <w:tcPr>
            <w:tcW w:w="348" w:type="pct"/>
            <w:shd w:val="clear" w:color="auto" w:fill="auto"/>
            <w:vAlign w:val="center"/>
          </w:tcPr>
          <w:p w:rsidR="008B79CC" w:rsidRPr="00A5746B" w:rsidRDefault="008B79CC" w:rsidP="002956A6">
            <w:pPr>
              <w:jc w:val="center"/>
              <w:rPr>
                <w:sz w:val="22"/>
              </w:rPr>
            </w:pPr>
            <w:r w:rsidRPr="00A5746B">
              <w:rPr>
                <w:sz w:val="22"/>
              </w:rPr>
              <w:t>3,229</w:t>
            </w:r>
          </w:p>
        </w:tc>
        <w:tc>
          <w:tcPr>
            <w:tcW w:w="427" w:type="pct"/>
            <w:shd w:val="clear" w:color="auto" w:fill="auto"/>
            <w:vAlign w:val="center"/>
          </w:tcPr>
          <w:p w:rsidR="008B79CC" w:rsidRPr="00A5746B" w:rsidRDefault="008B79CC" w:rsidP="002956A6">
            <w:pPr>
              <w:jc w:val="center"/>
              <w:rPr>
                <w:sz w:val="22"/>
              </w:rPr>
            </w:pPr>
            <w:r w:rsidRPr="00A5746B">
              <w:rPr>
                <w:sz w:val="22"/>
              </w:rPr>
              <w:t>3,229</w:t>
            </w:r>
          </w:p>
        </w:tc>
        <w:tc>
          <w:tcPr>
            <w:tcW w:w="418" w:type="pct"/>
            <w:shd w:val="clear" w:color="auto" w:fill="auto"/>
            <w:vAlign w:val="center"/>
          </w:tcPr>
          <w:p w:rsidR="008B79CC" w:rsidRPr="00A5746B" w:rsidRDefault="008B79CC" w:rsidP="002956A6">
            <w:pPr>
              <w:jc w:val="center"/>
              <w:rPr>
                <w:sz w:val="22"/>
              </w:rPr>
            </w:pPr>
            <w:r w:rsidRPr="00A5746B">
              <w:rPr>
                <w:sz w:val="22"/>
              </w:rPr>
              <w:t>3,229</w:t>
            </w:r>
          </w:p>
        </w:tc>
      </w:tr>
      <w:tr w:rsidR="008B79CC" w:rsidRPr="00A5746B" w:rsidTr="002956A6">
        <w:trPr>
          <w:cantSplit/>
        </w:trPr>
        <w:tc>
          <w:tcPr>
            <w:tcW w:w="273" w:type="pct"/>
            <w:vAlign w:val="bottom"/>
          </w:tcPr>
          <w:p w:rsidR="008B79CC" w:rsidRPr="00F740F7" w:rsidRDefault="008B79CC" w:rsidP="00F740F7">
            <w:pPr>
              <w:jc w:val="center"/>
              <w:rPr>
                <w:sz w:val="22"/>
              </w:rPr>
            </w:pPr>
            <w:r w:rsidRPr="00F740F7">
              <w:rPr>
                <w:sz w:val="22"/>
              </w:rPr>
              <w:t>5.15</w:t>
            </w:r>
          </w:p>
        </w:tc>
        <w:tc>
          <w:tcPr>
            <w:tcW w:w="1387" w:type="pct"/>
            <w:shd w:val="clear" w:color="auto" w:fill="auto"/>
            <w:noWrap/>
            <w:vAlign w:val="center"/>
          </w:tcPr>
          <w:p w:rsidR="008B79CC" w:rsidRPr="00A5746B" w:rsidRDefault="00504481" w:rsidP="002956A6">
            <w:pPr>
              <w:jc w:val="center"/>
              <w:rPr>
                <w:sz w:val="20"/>
                <w:szCs w:val="20"/>
              </w:rPr>
            </w:pPr>
            <w:r>
              <w:rPr>
                <w:sz w:val="20"/>
                <w:szCs w:val="20"/>
              </w:rPr>
              <w:t>Котельная</w:t>
            </w:r>
            <w:r w:rsidR="008B79CC" w:rsidRPr="00A5746B">
              <w:rPr>
                <w:sz w:val="20"/>
                <w:szCs w:val="20"/>
              </w:rPr>
              <w:t xml:space="preserve"> (с.Пудем, ул. Горького, 49а, А)</w:t>
            </w:r>
          </w:p>
        </w:tc>
        <w:tc>
          <w:tcPr>
            <w:tcW w:w="487" w:type="pct"/>
            <w:shd w:val="clear" w:color="auto" w:fill="auto"/>
            <w:noWrap/>
            <w:vAlign w:val="center"/>
          </w:tcPr>
          <w:p w:rsidR="008B79CC" w:rsidRPr="00A5746B" w:rsidRDefault="008B79CC" w:rsidP="002956A6">
            <w:pPr>
              <w:jc w:val="center"/>
              <w:rPr>
                <w:sz w:val="20"/>
                <w:szCs w:val="20"/>
              </w:rPr>
            </w:pPr>
            <w:r w:rsidRPr="00A5746B">
              <w:rPr>
                <w:sz w:val="20"/>
                <w:szCs w:val="20"/>
              </w:rPr>
              <w:t>куб.м/м.кв</w:t>
            </w:r>
          </w:p>
        </w:tc>
        <w:tc>
          <w:tcPr>
            <w:tcW w:w="333" w:type="pct"/>
            <w:shd w:val="clear" w:color="auto" w:fill="auto"/>
            <w:noWrap/>
            <w:vAlign w:val="center"/>
          </w:tcPr>
          <w:p w:rsidR="008B79CC" w:rsidRPr="00A5746B" w:rsidRDefault="008B79CC" w:rsidP="002956A6">
            <w:pPr>
              <w:jc w:val="center"/>
              <w:rPr>
                <w:sz w:val="22"/>
              </w:rPr>
            </w:pPr>
            <w:r w:rsidRPr="00A5746B">
              <w:rPr>
                <w:sz w:val="22"/>
              </w:rPr>
              <w:t>2,990</w:t>
            </w:r>
          </w:p>
        </w:tc>
        <w:tc>
          <w:tcPr>
            <w:tcW w:w="323" w:type="pct"/>
            <w:shd w:val="clear" w:color="auto" w:fill="auto"/>
            <w:noWrap/>
            <w:vAlign w:val="center"/>
          </w:tcPr>
          <w:p w:rsidR="008B79CC" w:rsidRPr="00A5746B" w:rsidRDefault="008B79CC" w:rsidP="002956A6">
            <w:pPr>
              <w:jc w:val="center"/>
              <w:rPr>
                <w:sz w:val="22"/>
              </w:rPr>
            </w:pPr>
            <w:r w:rsidRPr="00A5746B">
              <w:rPr>
                <w:sz w:val="22"/>
              </w:rPr>
              <w:t>2,990</w:t>
            </w:r>
          </w:p>
        </w:tc>
        <w:tc>
          <w:tcPr>
            <w:tcW w:w="342" w:type="pct"/>
            <w:shd w:val="clear" w:color="auto" w:fill="auto"/>
            <w:noWrap/>
            <w:vAlign w:val="center"/>
          </w:tcPr>
          <w:p w:rsidR="008B79CC" w:rsidRPr="00A5746B" w:rsidRDefault="008B79CC" w:rsidP="002956A6">
            <w:pPr>
              <w:jc w:val="center"/>
              <w:rPr>
                <w:sz w:val="22"/>
              </w:rPr>
            </w:pPr>
            <w:r w:rsidRPr="00A5746B">
              <w:rPr>
                <w:sz w:val="22"/>
              </w:rPr>
              <w:t>2,990</w:t>
            </w:r>
          </w:p>
        </w:tc>
        <w:tc>
          <w:tcPr>
            <w:tcW w:w="331" w:type="pct"/>
            <w:shd w:val="clear" w:color="auto" w:fill="auto"/>
            <w:noWrap/>
            <w:vAlign w:val="center"/>
          </w:tcPr>
          <w:p w:rsidR="008B79CC" w:rsidRPr="00A5746B" w:rsidRDefault="008B79CC" w:rsidP="002956A6">
            <w:pPr>
              <w:jc w:val="center"/>
              <w:rPr>
                <w:sz w:val="22"/>
              </w:rPr>
            </w:pPr>
            <w:r w:rsidRPr="00A5746B">
              <w:rPr>
                <w:sz w:val="22"/>
              </w:rPr>
              <w:t>2,990</w:t>
            </w:r>
          </w:p>
        </w:tc>
        <w:tc>
          <w:tcPr>
            <w:tcW w:w="331" w:type="pct"/>
            <w:shd w:val="clear" w:color="auto" w:fill="auto"/>
            <w:noWrap/>
            <w:vAlign w:val="center"/>
          </w:tcPr>
          <w:p w:rsidR="008B79CC" w:rsidRPr="00A5746B" w:rsidRDefault="008B79CC" w:rsidP="002956A6">
            <w:pPr>
              <w:jc w:val="center"/>
              <w:rPr>
                <w:sz w:val="22"/>
              </w:rPr>
            </w:pPr>
            <w:r w:rsidRPr="00A5746B">
              <w:rPr>
                <w:sz w:val="22"/>
              </w:rPr>
              <w:t>2,990</w:t>
            </w:r>
          </w:p>
        </w:tc>
        <w:tc>
          <w:tcPr>
            <w:tcW w:w="348" w:type="pct"/>
            <w:shd w:val="clear" w:color="auto" w:fill="auto"/>
            <w:vAlign w:val="center"/>
          </w:tcPr>
          <w:p w:rsidR="008B79CC" w:rsidRPr="00A5746B" w:rsidRDefault="008B79CC" w:rsidP="002956A6">
            <w:pPr>
              <w:jc w:val="center"/>
              <w:rPr>
                <w:sz w:val="22"/>
              </w:rPr>
            </w:pPr>
            <w:r w:rsidRPr="00A5746B">
              <w:rPr>
                <w:sz w:val="22"/>
              </w:rPr>
              <w:t>2,990</w:t>
            </w:r>
          </w:p>
        </w:tc>
        <w:tc>
          <w:tcPr>
            <w:tcW w:w="427" w:type="pct"/>
            <w:shd w:val="clear" w:color="auto" w:fill="auto"/>
            <w:vAlign w:val="center"/>
          </w:tcPr>
          <w:p w:rsidR="008B79CC" w:rsidRPr="00A5746B" w:rsidRDefault="008B79CC" w:rsidP="002956A6">
            <w:pPr>
              <w:jc w:val="center"/>
              <w:rPr>
                <w:sz w:val="22"/>
              </w:rPr>
            </w:pPr>
            <w:r w:rsidRPr="00A5746B">
              <w:rPr>
                <w:sz w:val="22"/>
              </w:rPr>
              <w:t>2,990</w:t>
            </w:r>
          </w:p>
        </w:tc>
        <w:tc>
          <w:tcPr>
            <w:tcW w:w="418" w:type="pct"/>
            <w:shd w:val="clear" w:color="auto" w:fill="auto"/>
            <w:vAlign w:val="center"/>
          </w:tcPr>
          <w:p w:rsidR="008B79CC" w:rsidRPr="00A5746B" w:rsidRDefault="008B79CC" w:rsidP="002956A6">
            <w:pPr>
              <w:jc w:val="center"/>
              <w:rPr>
                <w:sz w:val="22"/>
              </w:rPr>
            </w:pPr>
            <w:r w:rsidRPr="00A5746B">
              <w:rPr>
                <w:sz w:val="22"/>
              </w:rPr>
              <w:t>2,990</w:t>
            </w:r>
          </w:p>
        </w:tc>
      </w:tr>
      <w:tr w:rsidR="008B79CC" w:rsidRPr="00A5746B" w:rsidTr="002956A6">
        <w:trPr>
          <w:cantSplit/>
        </w:trPr>
        <w:tc>
          <w:tcPr>
            <w:tcW w:w="273" w:type="pct"/>
            <w:vAlign w:val="bottom"/>
          </w:tcPr>
          <w:p w:rsidR="008B79CC" w:rsidRPr="00F740F7" w:rsidRDefault="008B79CC" w:rsidP="00F740F7">
            <w:pPr>
              <w:jc w:val="center"/>
              <w:rPr>
                <w:sz w:val="22"/>
              </w:rPr>
            </w:pPr>
            <w:r w:rsidRPr="00F740F7">
              <w:rPr>
                <w:sz w:val="22"/>
              </w:rPr>
              <w:t>5.16</w:t>
            </w:r>
          </w:p>
        </w:tc>
        <w:tc>
          <w:tcPr>
            <w:tcW w:w="1387" w:type="pct"/>
            <w:shd w:val="clear" w:color="auto" w:fill="auto"/>
            <w:noWrap/>
            <w:vAlign w:val="center"/>
          </w:tcPr>
          <w:p w:rsidR="008B79CC" w:rsidRPr="00A5746B" w:rsidRDefault="008B79CC" w:rsidP="002956A6">
            <w:pPr>
              <w:jc w:val="center"/>
              <w:rPr>
                <w:sz w:val="20"/>
                <w:szCs w:val="20"/>
              </w:rPr>
            </w:pPr>
            <w:r w:rsidRPr="00A5746B">
              <w:rPr>
                <w:sz w:val="20"/>
                <w:szCs w:val="20"/>
              </w:rPr>
              <w:t>Котельная (с.Никольское, ул. Центральная, 4)</w:t>
            </w:r>
          </w:p>
        </w:tc>
        <w:tc>
          <w:tcPr>
            <w:tcW w:w="487" w:type="pct"/>
            <w:shd w:val="clear" w:color="auto" w:fill="auto"/>
            <w:noWrap/>
            <w:vAlign w:val="center"/>
          </w:tcPr>
          <w:p w:rsidR="008B79CC" w:rsidRPr="00A5746B" w:rsidRDefault="008B79CC" w:rsidP="002956A6">
            <w:pPr>
              <w:jc w:val="center"/>
              <w:rPr>
                <w:sz w:val="20"/>
                <w:szCs w:val="20"/>
              </w:rPr>
            </w:pPr>
            <w:r w:rsidRPr="00A5746B">
              <w:rPr>
                <w:sz w:val="20"/>
                <w:szCs w:val="20"/>
              </w:rPr>
              <w:t>куб.м/м.кв</w:t>
            </w:r>
          </w:p>
        </w:tc>
        <w:tc>
          <w:tcPr>
            <w:tcW w:w="333" w:type="pct"/>
            <w:shd w:val="clear" w:color="auto" w:fill="auto"/>
            <w:noWrap/>
            <w:vAlign w:val="center"/>
          </w:tcPr>
          <w:p w:rsidR="008B79CC" w:rsidRPr="00A5746B" w:rsidRDefault="008B79CC" w:rsidP="002956A6">
            <w:pPr>
              <w:jc w:val="center"/>
              <w:rPr>
                <w:sz w:val="22"/>
              </w:rPr>
            </w:pPr>
            <w:r w:rsidRPr="00A5746B">
              <w:rPr>
                <w:sz w:val="22"/>
              </w:rPr>
              <w:t>2,901</w:t>
            </w:r>
          </w:p>
        </w:tc>
        <w:tc>
          <w:tcPr>
            <w:tcW w:w="323" w:type="pct"/>
            <w:shd w:val="clear" w:color="auto" w:fill="auto"/>
            <w:noWrap/>
            <w:vAlign w:val="center"/>
          </w:tcPr>
          <w:p w:rsidR="008B79CC" w:rsidRPr="00A5746B" w:rsidRDefault="008B79CC" w:rsidP="002956A6">
            <w:pPr>
              <w:jc w:val="center"/>
              <w:rPr>
                <w:sz w:val="22"/>
              </w:rPr>
            </w:pPr>
            <w:r w:rsidRPr="00A5746B">
              <w:rPr>
                <w:sz w:val="22"/>
              </w:rPr>
              <w:t>2,901</w:t>
            </w:r>
          </w:p>
        </w:tc>
        <w:tc>
          <w:tcPr>
            <w:tcW w:w="342" w:type="pct"/>
            <w:shd w:val="clear" w:color="auto" w:fill="auto"/>
            <w:noWrap/>
            <w:vAlign w:val="center"/>
          </w:tcPr>
          <w:p w:rsidR="008B79CC" w:rsidRPr="00A5746B" w:rsidRDefault="008B79CC" w:rsidP="002956A6">
            <w:pPr>
              <w:jc w:val="center"/>
              <w:rPr>
                <w:sz w:val="22"/>
              </w:rPr>
            </w:pPr>
            <w:r w:rsidRPr="00A5746B">
              <w:rPr>
                <w:sz w:val="22"/>
              </w:rPr>
              <w:t>2,901</w:t>
            </w:r>
          </w:p>
        </w:tc>
        <w:tc>
          <w:tcPr>
            <w:tcW w:w="331" w:type="pct"/>
            <w:shd w:val="clear" w:color="auto" w:fill="auto"/>
            <w:noWrap/>
            <w:vAlign w:val="center"/>
          </w:tcPr>
          <w:p w:rsidR="008B79CC" w:rsidRPr="00A5746B" w:rsidRDefault="008B79CC" w:rsidP="002956A6">
            <w:pPr>
              <w:jc w:val="center"/>
              <w:rPr>
                <w:sz w:val="22"/>
              </w:rPr>
            </w:pPr>
            <w:r w:rsidRPr="00A5746B">
              <w:rPr>
                <w:sz w:val="22"/>
              </w:rPr>
              <w:t>2,901</w:t>
            </w:r>
          </w:p>
        </w:tc>
        <w:tc>
          <w:tcPr>
            <w:tcW w:w="331" w:type="pct"/>
            <w:shd w:val="clear" w:color="auto" w:fill="auto"/>
            <w:noWrap/>
            <w:vAlign w:val="center"/>
          </w:tcPr>
          <w:p w:rsidR="008B79CC" w:rsidRPr="00A5746B" w:rsidRDefault="008B79CC" w:rsidP="002956A6">
            <w:pPr>
              <w:jc w:val="center"/>
              <w:rPr>
                <w:sz w:val="22"/>
              </w:rPr>
            </w:pPr>
            <w:r w:rsidRPr="00A5746B">
              <w:rPr>
                <w:sz w:val="22"/>
              </w:rPr>
              <w:t>2,901</w:t>
            </w:r>
          </w:p>
        </w:tc>
        <w:tc>
          <w:tcPr>
            <w:tcW w:w="348" w:type="pct"/>
            <w:shd w:val="clear" w:color="auto" w:fill="auto"/>
            <w:vAlign w:val="center"/>
          </w:tcPr>
          <w:p w:rsidR="008B79CC" w:rsidRPr="00A5746B" w:rsidRDefault="008B79CC" w:rsidP="002956A6">
            <w:pPr>
              <w:jc w:val="center"/>
              <w:rPr>
                <w:sz w:val="22"/>
              </w:rPr>
            </w:pPr>
            <w:r w:rsidRPr="00A5746B">
              <w:rPr>
                <w:sz w:val="22"/>
              </w:rPr>
              <w:t>2,901</w:t>
            </w:r>
          </w:p>
        </w:tc>
        <w:tc>
          <w:tcPr>
            <w:tcW w:w="427" w:type="pct"/>
            <w:shd w:val="clear" w:color="auto" w:fill="auto"/>
            <w:vAlign w:val="center"/>
          </w:tcPr>
          <w:p w:rsidR="008B79CC" w:rsidRPr="00A5746B" w:rsidRDefault="008B79CC" w:rsidP="002956A6">
            <w:pPr>
              <w:jc w:val="center"/>
              <w:rPr>
                <w:sz w:val="22"/>
              </w:rPr>
            </w:pPr>
            <w:r w:rsidRPr="00A5746B">
              <w:rPr>
                <w:sz w:val="22"/>
              </w:rPr>
              <w:t>2,901</w:t>
            </w:r>
          </w:p>
        </w:tc>
        <w:tc>
          <w:tcPr>
            <w:tcW w:w="418" w:type="pct"/>
            <w:shd w:val="clear" w:color="auto" w:fill="auto"/>
            <w:vAlign w:val="center"/>
          </w:tcPr>
          <w:p w:rsidR="008B79CC" w:rsidRPr="00A5746B" w:rsidRDefault="008B79CC" w:rsidP="002956A6">
            <w:pPr>
              <w:jc w:val="center"/>
              <w:rPr>
                <w:sz w:val="22"/>
              </w:rPr>
            </w:pPr>
            <w:r w:rsidRPr="00A5746B">
              <w:rPr>
                <w:sz w:val="22"/>
              </w:rPr>
              <w:t>2,901</w:t>
            </w:r>
          </w:p>
        </w:tc>
      </w:tr>
      <w:tr w:rsidR="008B79CC" w:rsidRPr="00A5746B" w:rsidTr="002956A6">
        <w:trPr>
          <w:cantSplit/>
        </w:trPr>
        <w:tc>
          <w:tcPr>
            <w:tcW w:w="273" w:type="pct"/>
            <w:vAlign w:val="bottom"/>
          </w:tcPr>
          <w:p w:rsidR="008B79CC" w:rsidRPr="00F740F7" w:rsidRDefault="008B79CC" w:rsidP="00F740F7">
            <w:pPr>
              <w:jc w:val="center"/>
              <w:rPr>
                <w:sz w:val="22"/>
              </w:rPr>
            </w:pPr>
            <w:r w:rsidRPr="00F740F7">
              <w:rPr>
                <w:sz w:val="22"/>
              </w:rPr>
              <w:t>5.17</w:t>
            </w:r>
          </w:p>
        </w:tc>
        <w:tc>
          <w:tcPr>
            <w:tcW w:w="1387" w:type="pct"/>
            <w:shd w:val="clear" w:color="auto" w:fill="auto"/>
            <w:noWrap/>
            <w:vAlign w:val="center"/>
          </w:tcPr>
          <w:p w:rsidR="008B79CC" w:rsidRPr="00A5746B" w:rsidRDefault="008B79CC" w:rsidP="002956A6">
            <w:pPr>
              <w:jc w:val="center"/>
              <w:rPr>
                <w:sz w:val="20"/>
                <w:szCs w:val="20"/>
              </w:rPr>
            </w:pPr>
            <w:r w:rsidRPr="00A5746B">
              <w:rPr>
                <w:sz w:val="20"/>
                <w:szCs w:val="20"/>
              </w:rPr>
              <w:t>Котельная (с.Елово, ул. Школьная, 11а)</w:t>
            </w:r>
          </w:p>
        </w:tc>
        <w:tc>
          <w:tcPr>
            <w:tcW w:w="487" w:type="pct"/>
            <w:shd w:val="clear" w:color="auto" w:fill="auto"/>
            <w:noWrap/>
            <w:vAlign w:val="center"/>
          </w:tcPr>
          <w:p w:rsidR="008B79CC" w:rsidRPr="00A5746B" w:rsidRDefault="008B79CC" w:rsidP="002956A6">
            <w:pPr>
              <w:jc w:val="center"/>
              <w:rPr>
                <w:sz w:val="20"/>
                <w:szCs w:val="20"/>
              </w:rPr>
            </w:pPr>
            <w:r w:rsidRPr="00A5746B">
              <w:rPr>
                <w:sz w:val="20"/>
                <w:szCs w:val="20"/>
              </w:rPr>
              <w:t>куб.м/м.кв</w:t>
            </w:r>
          </w:p>
        </w:tc>
        <w:tc>
          <w:tcPr>
            <w:tcW w:w="333" w:type="pct"/>
            <w:shd w:val="clear" w:color="auto" w:fill="auto"/>
            <w:noWrap/>
            <w:vAlign w:val="center"/>
          </w:tcPr>
          <w:p w:rsidR="008B79CC" w:rsidRPr="00A5746B" w:rsidRDefault="008B79CC" w:rsidP="002956A6">
            <w:pPr>
              <w:jc w:val="center"/>
              <w:rPr>
                <w:sz w:val="22"/>
              </w:rPr>
            </w:pPr>
            <w:r w:rsidRPr="00A5746B">
              <w:rPr>
                <w:sz w:val="22"/>
              </w:rPr>
              <w:t>2,584</w:t>
            </w:r>
          </w:p>
        </w:tc>
        <w:tc>
          <w:tcPr>
            <w:tcW w:w="323" w:type="pct"/>
            <w:shd w:val="clear" w:color="auto" w:fill="auto"/>
            <w:noWrap/>
            <w:vAlign w:val="center"/>
          </w:tcPr>
          <w:p w:rsidR="008B79CC" w:rsidRPr="00A5746B" w:rsidRDefault="008B79CC" w:rsidP="002956A6">
            <w:pPr>
              <w:jc w:val="center"/>
              <w:rPr>
                <w:sz w:val="22"/>
              </w:rPr>
            </w:pPr>
            <w:r w:rsidRPr="00A5746B">
              <w:rPr>
                <w:sz w:val="22"/>
              </w:rPr>
              <w:t>2,584</w:t>
            </w:r>
          </w:p>
        </w:tc>
        <w:tc>
          <w:tcPr>
            <w:tcW w:w="342" w:type="pct"/>
            <w:shd w:val="clear" w:color="auto" w:fill="auto"/>
            <w:noWrap/>
            <w:vAlign w:val="center"/>
          </w:tcPr>
          <w:p w:rsidR="008B79CC" w:rsidRPr="00A5746B" w:rsidRDefault="008B79CC" w:rsidP="002956A6">
            <w:pPr>
              <w:jc w:val="center"/>
              <w:rPr>
                <w:sz w:val="22"/>
              </w:rPr>
            </w:pPr>
            <w:r w:rsidRPr="00A5746B">
              <w:rPr>
                <w:sz w:val="22"/>
              </w:rPr>
              <w:t>2,584</w:t>
            </w:r>
          </w:p>
        </w:tc>
        <w:tc>
          <w:tcPr>
            <w:tcW w:w="331" w:type="pct"/>
            <w:shd w:val="clear" w:color="auto" w:fill="auto"/>
            <w:noWrap/>
            <w:vAlign w:val="center"/>
          </w:tcPr>
          <w:p w:rsidR="008B79CC" w:rsidRPr="00A5746B" w:rsidRDefault="008B79CC" w:rsidP="002956A6">
            <w:pPr>
              <w:jc w:val="center"/>
              <w:rPr>
                <w:sz w:val="22"/>
              </w:rPr>
            </w:pPr>
            <w:r w:rsidRPr="00A5746B">
              <w:rPr>
                <w:sz w:val="22"/>
              </w:rPr>
              <w:t>2,584</w:t>
            </w:r>
          </w:p>
        </w:tc>
        <w:tc>
          <w:tcPr>
            <w:tcW w:w="331" w:type="pct"/>
            <w:shd w:val="clear" w:color="auto" w:fill="auto"/>
            <w:noWrap/>
            <w:vAlign w:val="center"/>
          </w:tcPr>
          <w:p w:rsidR="008B79CC" w:rsidRPr="00A5746B" w:rsidRDefault="008B79CC" w:rsidP="002956A6">
            <w:pPr>
              <w:jc w:val="center"/>
              <w:rPr>
                <w:sz w:val="22"/>
              </w:rPr>
            </w:pPr>
            <w:r w:rsidRPr="00A5746B">
              <w:rPr>
                <w:sz w:val="22"/>
              </w:rPr>
              <w:t>2,584</w:t>
            </w:r>
          </w:p>
        </w:tc>
        <w:tc>
          <w:tcPr>
            <w:tcW w:w="348" w:type="pct"/>
            <w:shd w:val="clear" w:color="auto" w:fill="auto"/>
            <w:vAlign w:val="center"/>
          </w:tcPr>
          <w:p w:rsidR="008B79CC" w:rsidRPr="00A5746B" w:rsidRDefault="008B79CC" w:rsidP="002956A6">
            <w:pPr>
              <w:jc w:val="center"/>
              <w:rPr>
                <w:sz w:val="22"/>
              </w:rPr>
            </w:pPr>
            <w:r w:rsidRPr="00A5746B">
              <w:rPr>
                <w:sz w:val="22"/>
              </w:rPr>
              <w:t>2,584</w:t>
            </w:r>
          </w:p>
        </w:tc>
        <w:tc>
          <w:tcPr>
            <w:tcW w:w="427" w:type="pct"/>
            <w:shd w:val="clear" w:color="auto" w:fill="auto"/>
            <w:vAlign w:val="center"/>
          </w:tcPr>
          <w:p w:rsidR="008B79CC" w:rsidRPr="00A5746B" w:rsidRDefault="008B79CC" w:rsidP="002956A6">
            <w:pPr>
              <w:jc w:val="center"/>
              <w:rPr>
                <w:sz w:val="22"/>
              </w:rPr>
            </w:pPr>
            <w:r w:rsidRPr="00A5746B">
              <w:rPr>
                <w:sz w:val="22"/>
              </w:rPr>
              <w:t>2,584</w:t>
            </w:r>
          </w:p>
        </w:tc>
        <w:tc>
          <w:tcPr>
            <w:tcW w:w="418" w:type="pct"/>
            <w:shd w:val="clear" w:color="auto" w:fill="auto"/>
            <w:vAlign w:val="center"/>
          </w:tcPr>
          <w:p w:rsidR="008B79CC" w:rsidRPr="00A5746B" w:rsidRDefault="008B79CC" w:rsidP="002956A6">
            <w:pPr>
              <w:jc w:val="center"/>
              <w:rPr>
                <w:sz w:val="22"/>
              </w:rPr>
            </w:pPr>
            <w:r w:rsidRPr="00A5746B">
              <w:rPr>
                <w:sz w:val="22"/>
              </w:rPr>
              <w:t>2,584</w:t>
            </w:r>
          </w:p>
        </w:tc>
      </w:tr>
      <w:tr w:rsidR="008B79CC" w:rsidRPr="00A5746B" w:rsidTr="002956A6">
        <w:trPr>
          <w:cantSplit/>
        </w:trPr>
        <w:tc>
          <w:tcPr>
            <w:tcW w:w="273" w:type="pct"/>
            <w:vAlign w:val="bottom"/>
          </w:tcPr>
          <w:p w:rsidR="008B79CC" w:rsidRPr="00F740F7" w:rsidRDefault="008B79CC" w:rsidP="00F740F7">
            <w:pPr>
              <w:jc w:val="center"/>
              <w:rPr>
                <w:sz w:val="22"/>
              </w:rPr>
            </w:pPr>
            <w:r w:rsidRPr="00F740F7">
              <w:rPr>
                <w:sz w:val="22"/>
              </w:rPr>
              <w:t>5.18</w:t>
            </w:r>
          </w:p>
        </w:tc>
        <w:tc>
          <w:tcPr>
            <w:tcW w:w="1387" w:type="pct"/>
            <w:shd w:val="clear" w:color="auto" w:fill="auto"/>
            <w:noWrap/>
            <w:vAlign w:val="center"/>
          </w:tcPr>
          <w:p w:rsidR="008B79CC" w:rsidRPr="00A5746B" w:rsidRDefault="008B79CC" w:rsidP="002956A6">
            <w:pPr>
              <w:jc w:val="center"/>
              <w:rPr>
                <w:sz w:val="20"/>
                <w:szCs w:val="20"/>
              </w:rPr>
            </w:pPr>
            <w:r w:rsidRPr="00A5746B">
              <w:rPr>
                <w:sz w:val="20"/>
                <w:szCs w:val="20"/>
              </w:rPr>
              <w:t>Котельная (п.Яр, ул. Пролетарская, 14)</w:t>
            </w:r>
          </w:p>
        </w:tc>
        <w:tc>
          <w:tcPr>
            <w:tcW w:w="487" w:type="pct"/>
            <w:shd w:val="clear" w:color="auto" w:fill="auto"/>
            <w:noWrap/>
            <w:vAlign w:val="center"/>
          </w:tcPr>
          <w:p w:rsidR="008B79CC" w:rsidRPr="00A5746B" w:rsidRDefault="008B79CC" w:rsidP="002956A6">
            <w:pPr>
              <w:jc w:val="center"/>
              <w:rPr>
                <w:sz w:val="20"/>
                <w:szCs w:val="20"/>
              </w:rPr>
            </w:pPr>
            <w:r w:rsidRPr="00A5746B">
              <w:rPr>
                <w:sz w:val="20"/>
                <w:szCs w:val="20"/>
              </w:rPr>
              <w:t>куб.м/м.кв</w:t>
            </w:r>
          </w:p>
        </w:tc>
        <w:tc>
          <w:tcPr>
            <w:tcW w:w="333" w:type="pct"/>
            <w:shd w:val="clear" w:color="auto" w:fill="auto"/>
            <w:noWrap/>
            <w:vAlign w:val="center"/>
          </w:tcPr>
          <w:p w:rsidR="008B79CC" w:rsidRPr="00A5746B" w:rsidRDefault="008B79CC" w:rsidP="002956A6">
            <w:pPr>
              <w:jc w:val="center"/>
              <w:rPr>
                <w:sz w:val="22"/>
              </w:rPr>
            </w:pPr>
            <w:r w:rsidRPr="00A5746B">
              <w:rPr>
                <w:sz w:val="22"/>
              </w:rPr>
              <w:t>0,696</w:t>
            </w:r>
          </w:p>
        </w:tc>
        <w:tc>
          <w:tcPr>
            <w:tcW w:w="323" w:type="pct"/>
            <w:shd w:val="clear" w:color="auto" w:fill="auto"/>
            <w:noWrap/>
            <w:vAlign w:val="center"/>
          </w:tcPr>
          <w:p w:rsidR="008B79CC" w:rsidRPr="00A5746B" w:rsidRDefault="008B79CC" w:rsidP="002956A6">
            <w:pPr>
              <w:jc w:val="center"/>
              <w:rPr>
                <w:sz w:val="22"/>
              </w:rPr>
            </w:pPr>
            <w:r w:rsidRPr="00A5746B">
              <w:rPr>
                <w:sz w:val="22"/>
              </w:rPr>
              <w:t>0,696</w:t>
            </w:r>
          </w:p>
        </w:tc>
        <w:tc>
          <w:tcPr>
            <w:tcW w:w="342" w:type="pct"/>
            <w:shd w:val="clear" w:color="auto" w:fill="auto"/>
            <w:noWrap/>
            <w:vAlign w:val="center"/>
          </w:tcPr>
          <w:p w:rsidR="008B79CC" w:rsidRPr="00A5746B" w:rsidRDefault="008B79CC" w:rsidP="002956A6">
            <w:pPr>
              <w:jc w:val="center"/>
              <w:rPr>
                <w:sz w:val="22"/>
              </w:rPr>
            </w:pPr>
            <w:r w:rsidRPr="00A5746B">
              <w:rPr>
                <w:sz w:val="22"/>
              </w:rPr>
              <w:t>0,696</w:t>
            </w:r>
          </w:p>
        </w:tc>
        <w:tc>
          <w:tcPr>
            <w:tcW w:w="331" w:type="pct"/>
            <w:shd w:val="clear" w:color="auto" w:fill="auto"/>
            <w:noWrap/>
            <w:vAlign w:val="center"/>
          </w:tcPr>
          <w:p w:rsidR="008B79CC" w:rsidRPr="00A5746B" w:rsidRDefault="008B79CC" w:rsidP="002956A6">
            <w:pPr>
              <w:jc w:val="center"/>
              <w:rPr>
                <w:sz w:val="22"/>
              </w:rPr>
            </w:pPr>
            <w:r w:rsidRPr="00A5746B">
              <w:rPr>
                <w:sz w:val="22"/>
              </w:rPr>
              <w:t>0,696</w:t>
            </w:r>
          </w:p>
        </w:tc>
        <w:tc>
          <w:tcPr>
            <w:tcW w:w="331" w:type="pct"/>
            <w:shd w:val="clear" w:color="auto" w:fill="auto"/>
            <w:noWrap/>
            <w:vAlign w:val="center"/>
          </w:tcPr>
          <w:p w:rsidR="008B79CC" w:rsidRPr="00A5746B" w:rsidRDefault="008B79CC" w:rsidP="002956A6">
            <w:pPr>
              <w:jc w:val="center"/>
              <w:rPr>
                <w:sz w:val="22"/>
              </w:rPr>
            </w:pPr>
            <w:r w:rsidRPr="00A5746B">
              <w:rPr>
                <w:sz w:val="22"/>
              </w:rPr>
              <w:t>0,696</w:t>
            </w:r>
          </w:p>
        </w:tc>
        <w:tc>
          <w:tcPr>
            <w:tcW w:w="348" w:type="pct"/>
            <w:shd w:val="clear" w:color="auto" w:fill="auto"/>
            <w:vAlign w:val="center"/>
          </w:tcPr>
          <w:p w:rsidR="008B79CC" w:rsidRPr="00A5746B" w:rsidRDefault="008B79CC" w:rsidP="002956A6">
            <w:pPr>
              <w:jc w:val="center"/>
              <w:rPr>
                <w:sz w:val="22"/>
              </w:rPr>
            </w:pPr>
            <w:r w:rsidRPr="00A5746B">
              <w:rPr>
                <w:sz w:val="22"/>
              </w:rPr>
              <w:t>0,696</w:t>
            </w:r>
          </w:p>
        </w:tc>
        <w:tc>
          <w:tcPr>
            <w:tcW w:w="427" w:type="pct"/>
            <w:shd w:val="clear" w:color="auto" w:fill="auto"/>
            <w:vAlign w:val="center"/>
          </w:tcPr>
          <w:p w:rsidR="008B79CC" w:rsidRPr="00A5746B" w:rsidRDefault="008B79CC" w:rsidP="002956A6">
            <w:pPr>
              <w:jc w:val="center"/>
              <w:rPr>
                <w:sz w:val="22"/>
              </w:rPr>
            </w:pPr>
            <w:r w:rsidRPr="00A5746B">
              <w:rPr>
                <w:sz w:val="22"/>
              </w:rPr>
              <w:t>0,696</w:t>
            </w:r>
          </w:p>
        </w:tc>
        <w:tc>
          <w:tcPr>
            <w:tcW w:w="418" w:type="pct"/>
            <w:shd w:val="clear" w:color="auto" w:fill="auto"/>
            <w:vAlign w:val="center"/>
          </w:tcPr>
          <w:p w:rsidR="008B79CC" w:rsidRPr="00A5746B" w:rsidRDefault="008B79CC" w:rsidP="002956A6">
            <w:pPr>
              <w:jc w:val="center"/>
              <w:rPr>
                <w:sz w:val="22"/>
              </w:rPr>
            </w:pPr>
            <w:r w:rsidRPr="00A5746B">
              <w:rPr>
                <w:sz w:val="22"/>
              </w:rPr>
              <w:t>0,696</w:t>
            </w:r>
          </w:p>
        </w:tc>
      </w:tr>
      <w:tr w:rsidR="008B79CC" w:rsidRPr="00A5746B" w:rsidTr="002956A6">
        <w:trPr>
          <w:cantSplit/>
        </w:trPr>
        <w:tc>
          <w:tcPr>
            <w:tcW w:w="273" w:type="pct"/>
            <w:vAlign w:val="bottom"/>
          </w:tcPr>
          <w:p w:rsidR="008B79CC" w:rsidRPr="00F740F7" w:rsidRDefault="008B79CC" w:rsidP="00F740F7">
            <w:pPr>
              <w:jc w:val="center"/>
              <w:rPr>
                <w:sz w:val="22"/>
              </w:rPr>
            </w:pPr>
            <w:r w:rsidRPr="00F740F7">
              <w:rPr>
                <w:sz w:val="22"/>
              </w:rPr>
              <w:lastRenderedPageBreak/>
              <w:t>5.19</w:t>
            </w:r>
          </w:p>
        </w:tc>
        <w:tc>
          <w:tcPr>
            <w:tcW w:w="1387" w:type="pct"/>
            <w:shd w:val="clear" w:color="auto" w:fill="auto"/>
            <w:noWrap/>
            <w:vAlign w:val="center"/>
          </w:tcPr>
          <w:p w:rsidR="008B79CC" w:rsidRPr="00A5746B" w:rsidRDefault="008B79CC" w:rsidP="002956A6">
            <w:pPr>
              <w:jc w:val="center"/>
              <w:rPr>
                <w:sz w:val="20"/>
                <w:szCs w:val="20"/>
              </w:rPr>
            </w:pPr>
            <w:r w:rsidRPr="00A5746B">
              <w:rPr>
                <w:sz w:val="20"/>
                <w:szCs w:val="20"/>
              </w:rPr>
              <w:t>Котельная (п. Яр, пер. Яр-пост, 1-1а)</w:t>
            </w:r>
          </w:p>
        </w:tc>
        <w:tc>
          <w:tcPr>
            <w:tcW w:w="487" w:type="pct"/>
            <w:shd w:val="clear" w:color="auto" w:fill="auto"/>
            <w:noWrap/>
            <w:vAlign w:val="center"/>
          </w:tcPr>
          <w:p w:rsidR="008B79CC" w:rsidRPr="00A5746B" w:rsidRDefault="008B79CC" w:rsidP="002956A6">
            <w:pPr>
              <w:jc w:val="center"/>
              <w:rPr>
                <w:sz w:val="20"/>
                <w:szCs w:val="20"/>
              </w:rPr>
            </w:pPr>
            <w:r w:rsidRPr="00A5746B">
              <w:rPr>
                <w:sz w:val="20"/>
                <w:szCs w:val="20"/>
              </w:rPr>
              <w:t>куб.м/м.кв</w:t>
            </w:r>
          </w:p>
        </w:tc>
        <w:tc>
          <w:tcPr>
            <w:tcW w:w="333" w:type="pct"/>
            <w:shd w:val="clear" w:color="auto" w:fill="auto"/>
            <w:noWrap/>
            <w:vAlign w:val="center"/>
          </w:tcPr>
          <w:p w:rsidR="008B79CC" w:rsidRPr="00A5746B" w:rsidRDefault="008B79CC" w:rsidP="002956A6">
            <w:pPr>
              <w:jc w:val="center"/>
              <w:rPr>
                <w:sz w:val="22"/>
              </w:rPr>
            </w:pPr>
            <w:r w:rsidRPr="00A5746B">
              <w:rPr>
                <w:sz w:val="22"/>
              </w:rPr>
              <w:t>н/д</w:t>
            </w:r>
          </w:p>
        </w:tc>
        <w:tc>
          <w:tcPr>
            <w:tcW w:w="323" w:type="pct"/>
            <w:shd w:val="clear" w:color="auto" w:fill="auto"/>
            <w:noWrap/>
            <w:vAlign w:val="center"/>
          </w:tcPr>
          <w:p w:rsidR="008B79CC" w:rsidRPr="00A5746B" w:rsidRDefault="008B79CC" w:rsidP="002956A6">
            <w:pPr>
              <w:jc w:val="center"/>
              <w:rPr>
                <w:sz w:val="22"/>
              </w:rPr>
            </w:pPr>
            <w:r w:rsidRPr="00A5746B">
              <w:rPr>
                <w:sz w:val="22"/>
              </w:rPr>
              <w:t>н/д</w:t>
            </w:r>
          </w:p>
        </w:tc>
        <w:tc>
          <w:tcPr>
            <w:tcW w:w="342" w:type="pct"/>
            <w:shd w:val="clear" w:color="auto" w:fill="auto"/>
            <w:noWrap/>
            <w:vAlign w:val="center"/>
          </w:tcPr>
          <w:p w:rsidR="008B79CC" w:rsidRPr="00A5746B" w:rsidRDefault="008B79CC" w:rsidP="00122966">
            <w:pPr>
              <w:jc w:val="center"/>
              <w:rPr>
                <w:sz w:val="22"/>
              </w:rPr>
            </w:pPr>
            <w:r w:rsidRPr="00A5746B">
              <w:rPr>
                <w:sz w:val="22"/>
              </w:rPr>
              <w:t>н/д</w:t>
            </w:r>
          </w:p>
        </w:tc>
        <w:tc>
          <w:tcPr>
            <w:tcW w:w="331" w:type="pct"/>
            <w:shd w:val="clear" w:color="auto" w:fill="auto"/>
            <w:noWrap/>
            <w:vAlign w:val="center"/>
          </w:tcPr>
          <w:p w:rsidR="008B79CC" w:rsidRPr="00A5746B" w:rsidRDefault="008B79CC" w:rsidP="00122966">
            <w:pPr>
              <w:jc w:val="center"/>
              <w:rPr>
                <w:sz w:val="22"/>
              </w:rPr>
            </w:pPr>
            <w:r w:rsidRPr="00A5746B">
              <w:rPr>
                <w:sz w:val="22"/>
              </w:rPr>
              <w:t>н/д</w:t>
            </w:r>
          </w:p>
        </w:tc>
        <w:tc>
          <w:tcPr>
            <w:tcW w:w="331" w:type="pct"/>
            <w:shd w:val="clear" w:color="auto" w:fill="auto"/>
            <w:noWrap/>
            <w:vAlign w:val="center"/>
          </w:tcPr>
          <w:p w:rsidR="008B79CC" w:rsidRPr="00A5746B" w:rsidRDefault="008B79CC" w:rsidP="00122966">
            <w:pPr>
              <w:jc w:val="center"/>
              <w:rPr>
                <w:sz w:val="22"/>
              </w:rPr>
            </w:pPr>
            <w:r w:rsidRPr="00A5746B">
              <w:rPr>
                <w:sz w:val="22"/>
              </w:rPr>
              <w:t>н/д</w:t>
            </w:r>
          </w:p>
        </w:tc>
        <w:tc>
          <w:tcPr>
            <w:tcW w:w="348" w:type="pct"/>
            <w:shd w:val="clear" w:color="auto" w:fill="auto"/>
            <w:vAlign w:val="center"/>
          </w:tcPr>
          <w:p w:rsidR="008B79CC" w:rsidRPr="00A5746B" w:rsidRDefault="008B79CC" w:rsidP="00122966">
            <w:pPr>
              <w:jc w:val="center"/>
              <w:rPr>
                <w:sz w:val="22"/>
              </w:rPr>
            </w:pPr>
            <w:r w:rsidRPr="00A5746B">
              <w:rPr>
                <w:sz w:val="22"/>
              </w:rPr>
              <w:t>н/д</w:t>
            </w:r>
          </w:p>
        </w:tc>
        <w:tc>
          <w:tcPr>
            <w:tcW w:w="427" w:type="pct"/>
            <w:shd w:val="clear" w:color="auto" w:fill="auto"/>
            <w:vAlign w:val="center"/>
          </w:tcPr>
          <w:p w:rsidR="008B79CC" w:rsidRPr="00A5746B" w:rsidRDefault="008B79CC" w:rsidP="00122966">
            <w:pPr>
              <w:jc w:val="center"/>
              <w:rPr>
                <w:sz w:val="22"/>
              </w:rPr>
            </w:pPr>
            <w:r w:rsidRPr="00A5746B">
              <w:rPr>
                <w:sz w:val="22"/>
              </w:rPr>
              <w:t>н/д</w:t>
            </w:r>
          </w:p>
        </w:tc>
        <w:tc>
          <w:tcPr>
            <w:tcW w:w="418" w:type="pct"/>
            <w:shd w:val="clear" w:color="auto" w:fill="auto"/>
            <w:vAlign w:val="center"/>
          </w:tcPr>
          <w:p w:rsidR="008B79CC" w:rsidRPr="00A5746B" w:rsidRDefault="008B79CC" w:rsidP="00122966">
            <w:pPr>
              <w:jc w:val="center"/>
              <w:rPr>
                <w:sz w:val="22"/>
              </w:rPr>
            </w:pPr>
            <w:r w:rsidRPr="00A5746B">
              <w:rPr>
                <w:sz w:val="22"/>
              </w:rPr>
              <w:t>н/д</w:t>
            </w:r>
          </w:p>
        </w:tc>
      </w:tr>
      <w:tr w:rsidR="008B79CC" w:rsidRPr="00A5746B" w:rsidTr="002956A6">
        <w:trPr>
          <w:cantSplit/>
        </w:trPr>
        <w:tc>
          <w:tcPr>
            <w:tcW w:w="273" w:type="pct"/>
            <w:vAlign w:val="bottom"/>
          </w:tcPr>
          <w:p w:rsidR="008B79CC" w:rsidRPr="00F740F7" w:rsidRDefault="008B79CC" w:rsidP="00F740F7">
            <w:pPr>
              <w:jc w:val="center"/>
              <w:rPr>
                <w:sz w:val="22"/>
              </w:rPr>
            </w:pPr>
            <w:r w:rsidRPr="00F740F7">
              <w:rPr>
                <w:sz w:val="22"/>
              </w:rPr>
              <w:t>6</w:t>
            </w:r>
          </w:p>
        </w:tc>
        <w:tc>
          <w:tcPr>
            <w:tcW w:w="1387" w:type="pct"/>
            <w:shd w:val="clear" w:color="auto" w:fill="auto"/>
            <w:noWrap/>
            <w:vAlign w:val="center"/>
          </w:tcPr>
          <w:p w:rsidR="008B79CC" w:rsidRPr="00A5746B" w:rsidRDefault="008B79CC" w:rsidP="002956A6">
            <w:pPr>
              <w:jc w:val="center"/>
              <w:rPr>
                <w:sz w:val="20"/>
                <w:szCs w:val="20"/>
              </w:rPr>
            </w:pPr>
            <w:r w:rsidRPr="00A5746B">
              <w:rPr>
                <w:sz w:val="20"/>
                <w:szCs w:val="20"/>
              </w:rPr>
              <w:t>Коэффициент использования установленной тепловой мощности</w:t>
            </w:r>
          </w:p>
        </w:tc>
        <w:tc>
          <w:tcPr>
            <w:tcW w:w="487" w:type="pct"/>
            <w:shd w:val="clear" w:color="auto" w:fill="auto"/>
            <w:noWrap/>
            <w:vAlign w:val="center"/>
          </w:tcPr>
          <w:p w:rsidR="008B79CC" w:rsidRPr="00A5746B" w:rsidRDefault="008B79CC" w:rsidP="002956A6">
            <w:pPr>
              <w:jc w:val="center"/>
              <w:rPr>
                <w:sz w:val="20"/>
                <w:szCs w:val="20"/>
              </w:rPr>
            </w:pPr>
            <w:r w:rsidRPr="00A5746B">
              <w:rPr>
                <w:sz w:val="20"/>
                <w:szCs w:val="20"/>
              </w:rPr>
              <w:t> </w:t>
            </w:r>
          </w:p>
        </w:tc>
        <w:tc>
          <w:tcPr>
            <w:tcW w:w="333" w:type="pct"/>
            <w:shd w:val="clear" w:color="auto" w:fill="auto"/>
            <w:noWrap/>
            <w:vAlign w:val="center"/>
          </w:tcPr>
          <w:p w:rsidR="008B79CC" w:rsidRPr="00A5746B" w:rsidRDefault="008B79CC" w:rsidP="002956A6">
            <w:pPr>
              <w:jc w:val="center"/>
              <w:rPr>
                <w:sz w:val="22"/>
              </w:rPr>
            </w:pPr>
            <w:r w:rsidRPr="00A5746B">
              <w:rPr>
                <w:sz w:val="22"/>
              </w:rPr>
              <w:t> </w:t>
            </w:r>
          </w:p>
        </w:tc>
        <w:tc>
          <w:tcPr>
            <w:tcW w:w="323" w:type="pct"/>
            <w:shd w:val="clear" w:color="auto" w:fill="auto"/>
            <w:noWrap/>
            <w:vAlign w:val="center"/>
          </w:tcPr>
          <w:p w:rsidR="008B79CC" w:rsidRPr="00A5746B" w:rsidRDefault="008B79CC" w:rsidP="002956A6">
            <w:pPr>
              <w:jc w:val="center"/>
              <w:rPr>
                <w:sz w:val="22"/>
              </w:rPr>
            </w:pPr>
            <w:r w:rsidRPr="00A5746B">
              <w:rPr>
                <w:sz w:val="22"/>
              </w:rPr>
              <w:t> </w:t>
            </w:r>
          </w:p>
        </w:tc>
        <w:tc>
          <w:tcPr>
            <w:tcW w:w="342" w:type="pct"/>
            <w:shd w:val="clear" w:color="auto" w:fill="auto"/>
            <w:noWrap/>
            <w:vAlign w:val="center"/>
          </w:tcPr>
          <w:p w:rsidR="008B79CC" w:rsidRPr="00A5746B" w:rsidRDefault="008B79CC" w:rsidP="002956A6">
            <w:pPr>
              <w:jc w:val="center"/>
              <w:rPr>
                <w:sz w:val="22"/>
              </w:rPr>
            </w:pPr>
            <w:r w:rsidRPr="00A5746B">
              <w:rPr>
                <w:sz w:val="22"/>
              </w:rPr>
              <w:t> </w:t>
            </w:r>
          </w:p>
        </w:tc>
        <w:tc>
          <w:tcPr>
            <w:tcW w:w="331" w:type="pct"/>
            <w:shd w:val="clear" w:color="auto" w:fill="auto"/>
            <w:noWrap/>
            <w:vAlign w:val="center"/>
          </w:tcPr>
          <w:p w:rsidR="008B79CC" w:rsidRPr="00A5746B" w:rsidRDefault="008B79CC" w:rsidP="002956A6">
            <w:pPr>
              <w:jc w:val="center"/>
              <w:rPr>
                <w:sz w:val="22"/>
              </w:rPr>
            </w:pPr>
            <w:r w:rsidRPr="00A5746B">
              <w:rPr>
                <w:sz w:val="22"/>
              </w:rPr>
              <w:t> </w:t>
            </w:r>
          </w:p>
        </w:tc>
        <w:tc>
          <w:tcPr>
            <w:tcW w:w="331" w:type="pct"/>
            <w:shd w:val="clear" w:color="auto" w:fill="auto"/>
            <w:noWrap/>
            <w:vAlign w:val="center"/>
          </w:tcPr>
          <w:p w:rsidR="008B79CC" w:rsidRPr="00A5746B" w:rsidRDefault="008B79CC" w:rsidP="002956A6">
            <w:pPr>
              <w:jc w:val="center"/>
              <w:rPr>
                <w:sz w:val="22"/>
              </w:rPr>
            </w:pPr>
            <w:r w:rsidRPr="00A5746B">
              <w:rPr>
                <w:sz w:val="22"/>
              </w:rPr>
              <w:t> </w:t>
            </w:r>
          </w:p>
        </w:tc>
        <w:tc>
          <w:tcPr>
            <w:tcW w:w="348" w:type="pct"/>
            <w:shd w:val="clear" w:color="auto" w:fill="auto"/>
            <w:vAlign w:val="center"/>
          </w:tcPr>
          <w:p w:rsidR="008B79CC" w:rsidRPr="00A5746B" w:rsidRDefault="008B79CC" w:rsidP="002956A6">
            <w:pPr>
              <w:jc w:val="center"/>
              <w:rPr>
                <w:sz w:val="22"/>
              </w:rPr>
            </w:pPr>
            <w:r w:rsidRPr="00A5746B">
              <w:rPr>
                <w:sz w:val="22"/>
              </w:rPr>
              <w:t> </w:t>
            </w:r>
          </w:p>
        </w:tc>
        <w:tc>
          <w:tcPr>
            <w:tcW w:w="427" w:type="pct"/>
            <w:shd w:val="clear" w:color="auto" w:fill="auto"/>
            <w:vAlign w:val="center"/>
          </w:tcPr>
          <w:p w:rsidR="008B79CC" w:rsidRPr="00A5746B" w:rsidRDefault="008B79CC" w:rsidP="002956A6">
            <w:pPr>
              <w:jc w:val="center"/>
              <w:rPr>
                <w:sz w:val="22"/>
              </w:rPr>
            </w:pPr>
            <w:r w:rsidRPr="00A5746B">
              <w:rPr>
                <w:sz w:val="22"/>
              </w:rPr>
              <w:t> </w:t>
            </w:r>
          </w:p>
        </w:tc>
        <w:tc>
          <w:tcPr>
            <w:tcW w:w="418" w:type="pct"/>
            <w:shd w:val="clear" w:color="auto" w:fill="auto"/>
            <w:vAlign w:val="center"/>
          </w:tcPr>
          <w:p w:rsidR="008B79CC" w:rsidRPr="00A5746B" w:rsidRDefault="008B79CC" w:rsidP="002956A6">
            <w:pPr>
              <w:jc w:val="center"/>
              <w:rPr>
                <w:sz w:val="22"/>
              </w:rPr>
            </w:pPr>
            <w:r w:rsidRPr="00A5746B">
              <w:rPr>
                <w:sz w:val="22"/>
              </w:rPr>
              <w:t> </w:t>
            </w:r>
          </w:p>
        </w:tc>
      </w:tr>
      <w:tr w:rsidR="008B79CC" w:rsidRPr="00A5746B" w:rsidTr="002956A6">
        <w:trPr>
          <w:cantSplit/>
        </w:trPr>
        <w:tc>
          <w:tcPr>
            <w:tcW w:w="273" w:type="pct"/>
            <w:vAlign w:val="bottom"/>
          </w:tcPr>
          <w:p w:rsidR="008B79CC" w:rsidRPr="00F740F7" w:rsidRDefault="008B79CC" w:rsidP="00F740F7">
            <w:pPr>
              <w:jc w:val="center"/>
              <w:rPr>
                <w:sz w:val="22"/>
              </w:rPr>
            </w:pPr>
            <w:r w:rsidRPr="00F740F7">
              <w:rPr>
                <w:sz w:val="22"/>
              </w:rPr>
              <w:t>6.1</w:t>
            </w:r>
          </w:p>
        </w:tc>
        <w:tc>
          <w:tcPr>
            <w:tcW w:w="1387" w:type="pct"/>
            <w:shd w:val="clear" w:color="auto" w:fill="auto"/>
            <w:noWrap/>
            <w:vAlign w:val="center"/>
          </w:tcPr>
          <w:p w:rsidR="008B79CC" w:rsidRPr="00A5746B" w:rsidRDefault="008B79CC" w:rsidP="002956A6">
            <w:pPr>
              <w:jc w:val="center"/>
              <w:rPr>
                <w:sz w:val="20"/>
                <w:szCs w:val="20"/>
              </w:rPr>
            </w:pPr>
            <w:r w:rsidRPr="00A5746B">
              <w:rPr>
                <w:sz w:val="20"/>
                <w:szCs w:val="20"/>
              </w:rPr>
              <w:t>Котельная (п. Яр, ул. Школьная, 6а)</w:t>
            </w:r>
          </w:p>
        </w:tc>
        <w:tc>
          <w:tcPr>
            <w:tcW w:w="487" w:type="pct"/>
            <w:shd w:val="clear" w:color="auto" w:fill="auto"/>
            <w:noWrap/>
            <w:vAlign w:val="center"/>
          </w:tcPr>
          <w:p w:rsidR="008B79CC" w:rsidRPr="00A5746B" w:rsidRDefault="008B79CC" w:rsidP="002956A6">
            <w:pPr>
              <w:jc w:val="center"/>
              <w:rPr>
                <w:sz w:val="20"/>
                <w:szCs w:val="20"/>
              </w:rPr>
            </w:pPr>
            <w:r w:rsidRPr="00A5746B">
              <w:rPr>
                <w:sz w:val="20"/>
                <w:szCs w:val="20"/>
              </w:rPr>
              <w:t>%</w:t>
            </w:r>
          </w:p>
        </w:tc>
        <w:tc>
          <w:tcPr>
            <w:tcW w:w="333" w:type="pct"/>
            <w:shd w:val="clear" w:color="auto" w:fill="auto"/>
            <w:noWrap/>
            <w:vAlign w:val="center"/>
          </w:tcPr>
          <w:p w:rsidR="008B79CC" w:rsidRPr="00A5746B" w:rsidRDefault="008B79CC" w:rsidP="002956A6">
            <w:pPr>
              <w:jc w:val="center"/>
              <w:rPr>
                <w:sz w:val="22"/>
              </w:rPr>
            </w:pPr>
            <w:r w:rsidRPr="00A5746B">
              <w:rPr>
                <w:sz w:val="22"/>
              </w:rPr>
              <w:t>48,42</w:t>
            </w:r>
          </w:p>
        </w:tc>
        <w:tc>
          <w:tcPr>
            <w:tcW w:w="323" w:type="pct"/>
            <w:shd w:val="clear" w:color="auto" w:fill="auto"/>
            <w:noWrap/>
            <w:vAlign w:val="center"/>
          </w:tcPr>
          <w:p w:rsidR="008B79CC" w:rsidRPr="00A5746B" w:rsidRDefault="008B79CC" w:rsidP="002956A6">
            <w:pPr>
              <w:jc w:val="center"/>
              <w:rPr>
                <w:sz w:val="22"/>
              </w:rPr>
            </w:pPr>
            <w:r w:rsidRPr="00A5746B">
              <w:rPr>
                <w:sz w:val="22"/>
              </w:rPr>
              <w:t>48,42</w:t>
            </w:r>
          </w:p>
        </w:tc>
        <w:tc>
          <w:tcPr>
            <w:tcW w:w="342" w:type="pct"/>
            <w:shd w:val="clear" w:color="auto" w:fill="auto"/>
            <w:noWrap/>
            <w:vAlign w:val="center"/>
          </w:tcPr>
          <w:p w:rsidR="008B79CC" w:rsidRPr="00A5746B" w:rsidRDefault="008B79CC" w:rsidP="002956A6">
            <w:pPr>
              <w:jc w:val="center"/>
              <w:rPr>
                <w:sz w:val="22"/>
              </w:rPr>
            </w:pPr>
            <w:r w:rsidRPr="00A5746B">
              <w:rPr>
                <w:sz w:val="22"/>
              </w:rPr>
              <w:t>48,42</w:t>
            </w:r>
          </w:p>
        </w:tc>
        <w:tc>
          <w:tcPr>
            <w:tcW w:w="331" w:type="pct"/>
            <w:shd w:val="clear" w:color="auto" w:fill="auto"/>
            <w:noWrap/>
            <w:vAlign w:val="center"/>
          </w:tcPr>
          <w:p w:rsidR="008B79CC" w:rsidRPr="00A5746B" w:rsidRDefault="008B79CC" w:rsidP="002956A6">
            <w:pPr>
              <w:jc w:val="center"/>
              <w:rPr>
                <w:sz w:val="22"/>
              </w:rPr>
            </w:pPr>
            <w:r w:rsidRPr="00A5746B">
              <w:rPr>
                <w:sz w:val="22"/>
              </w:rPr>
              <w:t>51,83</w:t>
            </w:r>
          </w:p>
        </w:tc>
        <w:tc>
          <w:tcPr>
            <w:tcW w:w="331" w:type="pct"/>
            <w:shd w:val="clear" w:color="auto" w:fill="auto"/>
            <w:noWrap/>
            <w:vAlign w:val="center"/>
          </w:tcPr>
          <w:p w:rsidR="008B79CC" w:rsidRPr="00A5746B" w:rsidRDefault="008B79CC" w:rsidP="002956A6">
            <w:pPr>
              <w:jc w:val="center"/>
              <w:rPr>
                <w:sz w:val="22"/>
              </w:rPr>
            </w:pPr>
            <w:r w:rsidRPr="00A5746B">
              <w:rPr>
                <w:sz w:val="22"/>
              </w:rPr>
              <w:t>51,83</w:t>
            </w:r>
          </w:p>
        </w:tc>
        <w:tc>
          <w:tcPr>
            <w:tcW w:w="348" w:type="pct"/>
            <w:shd w:val="clear" w:color="auto" w:fill="auto"/>
            <w:vAlign w:val="center"/>
          </w:tcPr>
          <w:p w:rsidR="008B79CC" w:rsidRPr="00A5746B" w:rsidRDefault="008B79CC" w:rsidP="002956A6">
            <w:pPr>
              <w:jc w:val="center"/>
              <w:rPr>
                <w:sz w:val="22"/>
              </w:rPr>
            </w:pPr>
            <w:r w:rsidRPr="00A5746B">
              <w:rPr>
                <w:sz w:val="22"/>
              </w:rPr>
              <w:t>51,83</w:t>
            </w:r>
          </w:p>
        </w:tc>
        <w:tc>
          <w:tcPr>
            <w:tcW w:w="427" w:type="pct"/>
            <w:shd w:val="clear" w:color="auto" w:fill="auto"/>
            <w:vAlign w:val="center"/>
          </w:tcPr>
          <w:p w:rsidR="008B79CC" w:rsidRPr="00A5746B" w:rsidRDefault="008B79CC" w:rsidP="002956A6">
            <w:pPr>
              <w:jc w:val="center"/>
              <w:rPr>
                <w:sz w:val="22"/>
              </w:rPr>
            </w:pPr>
            <w:r w:rsidRPr="00A5746B">
              <w:rPr>
                <w:sz w:val="22"/>
              </w:rPr>
              <w:t>51,83</w:t>
            </w:r>
          </w:p>
        </w:tc>
        <w:tc>
          <w:tcPr>
            <w:tcW w:w="418" w:type="pct"/>
            <w:shd w:val="clear" w:color="auto" w:fill="auto"/>
            <w:vAlign w:val="center"/>
          </w:tcPr>
          <w:p w:rsidR="008B79CC" w:rsidRPr="00A5746B" w:rsidRDefault="008B79CC" w:rsidP="002956A6">
            <w:pPr>
              <w:jc w:val="center"/>
              <w:rPr>
                <w:sz w:val="22"/>
              </w:rPr>
            </w:pPr>
            <w:r w:rsidRPr="00A5746B">
              <w:rPr>
                <w:sz w:val="22"/>
              </w:rPr>
              <w:t>51,83</w:t>
            </w:r>
          </w:p>
        </w:tc>
      </w:tr>
      <w:tr w:rsidR="008B79CC" w:rsidRPr="00A5746B" w:rsidTr="002956A6">
        <w:trPr>
          <w:cantSplit/>
        </w:trPr>
        <w:tc>
          <w:tcPr>
            <w:tcW w:w="273" w:type="pct"/>
            <w:vAlign w:val="bottom"/>
          </w:tcPr>
          <w:p w:rsidR="008B79CC" w:rsidRPr="00F740F7" w:rsidRDefault="008B79CC" w:rsidP="00F740F7">
            <w:pPr>
              <w:jc w:val="center"/>
              <w:rPr>
                <w:sz w:val="22"/>
              </w:rPr>
            </w:pPr>
            <w:r w:rsidRPr="00F740F7">
              <w:rPr>
                <w:sz w:val="22"/>
              </w:rPr>
              <w:t>6.2</w:t>
            </w:r>
          </w:p>
        </w:tc>
        <w:tc>
          <w:tcPr>
            <w:tcW w:w="1387" w:type="pct"/>
            <w:shd w:val="clear" w:color="auto" w:fill="auto"/>
            <w:noWrap/>
            <w:vAlign w:val="center"/>
          </w:tcPr>
          <w:p w:rsidR="008B79CC" w:rsidRPr="00A5746B" w:rsidRDefault="008B79CC" w:rsidP="002956A6">
            <w:pPr>
              <w:jc w:val="center"/>
              <w:rPr>
                <w:sz w:val="20"/>
                <w:szCs w:val="20"/>
              </w:rPr>
            </w:pPr>
            <w:r w:rsidRPr="00A5746B">
              <w:rPr>
                <w:sz w:val="20"/>
                <w:szCs w:val="20"/>
              </w:rPr>
              <w:t>Котельная (с.Дизьмино, ул. Школьная, 26а)</w:t>
            </w:r>
          </w:p>
        </w:tc>
        <w:tc>
          <w:tcPr>
            <w:tcW w:w="487" w:type="pct"/>
            <w:shd w:val="clear" w:color="auto" w:fill="auto"/>
            <w:noWrap/>
            <w:vAlign w:val="center"/>
          </w:tcPr>
          <w:p w:rsidR="008B79CC" w:rsidRPr="00A5746B" w:rsidRDefault="008B79CC" w:rsidP="002956A6">
            <w:pPr>
              <w:jc w:val="center"/>
              <w:rPr>
                <w:sz w:val="20"/>
                <w:szCs w:val="20"/>
              </w:rPr>
            </w:pPr>
            <w:r w:rsidRPr="00A5746B">
              <w:rPr>
                <w:sz w:val="20"/>
                <w:szCs w:val="20"/>
              </w:rPr>
              <w:t>%</w:t>
            </w:r>
          </w:p>
        </w:tc>
        <w:tc>
          <w:tcPr>
            <w:tcW w:w="333" w:type="pct"/>
            <w:shd w:val="clear" w:color="auto" w:fill="auto"/>
            <w:noWrap/>
            <w:vAlign w:val="center"/>
          </w:tcPr>
          <w:p w:rsidR="008B79CC" w:rsidRPr="00A5746B" w:rsidRDefault="008B79CC" w:rsidP="002956A6">
            <w:pPr>
              <w:jc w:val="center"/>
              <w:rPr>
                <w:sz w:val="22"/>
              </w:rPr>
            </w:pPr>
            <w:r w:rsidRPr="00A5746B">
              <w:rPr>
                <w:sz w:val="22"/>
              </w:rPr>
              <w:t>37,31</w:t>
            </w:r>
          </w:p>
        </w:tc>
        <w:tc>
          <w:tcPr>
            <w:tcW w:w="323" w:type="pct"/>
            <w:shd w:val="clear" w:color="auto" w:fill="auto"/>
            <w:noWrap/>
            <w:vAlign w:val="center"/>
          </w:tcPr>
          <w:p w:rsidR="008B79CC" w:rsidRPr="00A5746B" w:rsidRDefault="008B79CC" w:rsidP="002956A6">
            <w:pPr>
              <w:jc w:val="center"/>
              <w:rPr>
                <w:sz w:val="22"/>
              </w:rPr>
            </w:pPr>
            <w:r w:rsidRPr="00A5746B">
              <w:rPr>
                <w:sz w:val="22"/>
              </w:rPr>
              <w:t>37,31</w:t>
            </w:r>
          </w:p>
        </w:tc>
        <w:tc>
          <w:tcPr>
            <w:tcW w:w="342" w:type="pct"/>
            <w:shd w:val="clear" w:color="auto" w:fill="auto"/>
            <w:noWrap/>
            <w:vAlign w:val="center"/>
          </w:tcPr>
          <w:p w:rsidR="008B79CC" w:rsidRPr="00A5746B" w:rsidRDefault="008B79CC" w:rsidP="002956A6">
            <w:pPr>
              <w:jc w:val="center"/>
              <w:rPr>
                <w:sz w:val="22"/>
              </w:rPr>
            </w:pPr>
            <w:r w:rsidRPr="00A5746B">
              <w:rPr>
                <w:sz w:val="22"/>
              </w:rPr>
              <w:t>37,31</w:t>
            </w:r>
          </w:p>
        </w:tc>
        <w:tc>
          <w:tcPr>
            <w:tcW w:w="331" w:type="pct"/>
            <w:shd w:val="clear" w:color="auto" w:fill="auto"/>
            <w:noWrap/>
            <w:vAlign w:val="center"/>
          </w:tcPr>
          <w:p w:rsidR="008B79CC" w:rsidRPr="00A5746B" w:rsidRDefault="008B79CC" w:rsidP="002956A6">
            <w:pPr>
              <w:jc w:val="center"/>
              <w:rPr>
                <w:sz w:val="22"/>
              </w:rPr>
            </w:pPr>
            <w:r w:rsidRPr="00A5746B">
              <w:rPr>
                <w:sz w:val="22"/>
              </w:rPr>
              <w:t>37,31</w:t>
            </w:r>
          </w:p>
        </w:tc>
        <w:tc>
          <w:tcPr>
            <w:tcW w:w="331" w:type="pct"/>
            <w:shd w:val="clear" w:color="auto" w:fill="auto"/>
            <w:noWrap/>
            <w:vAlign w:val="center"/>
          </w:tcPr>
          <w:p w:rsidR="008B79CC" w:rsidRPr="00A5746B" w:rsidRDefault="008B79CC" w:rsidP="002956A6">
            <w:pPr>
              <w:jc w:val="center"/>
              <w:rPr>
                <w:sz w:val="22"/>
              </w:rPr>
            </w:pPr>
            <w:r w:rsidRPr="00A5746B">
              <w:rPr>
                <w:sz w:val="22"/>
              </w:rPr>
              <w:t>52,81</w:t>
            </w:r>
          </w:p>
        </w:tc>
        <w:tc>
          <w:tcPr>
            <w:tcW w:w="348" w:type="pct"/>
            <w:shd w:val="clear" w:color="auto" w:fill="auto"/>
            <w:vAlign w:val="center"/>
          </w:tcPr>
          <w:p w:rsidR="008B79CC" w:rsidRPr="00A5746B" w:rsidRDefault="008B79CC" w:rsidP="002956A6">
            <w:pPr>
              <w:jc w:val="center"/>
              <w:rPr>
                <w:sz w:val="22"/>
              </w:rPr>
            </w:pPr>
            <w:r w:rsidRPr="00A5746B">
              <w:rPr>
                <w:sz w:val="22"/>
              </w:rPr>
              <w:t>52,81</w:t>
            </w:r>
          </w:p>
        </w:tc>
        <w:tc>
          <w:tcPr>
            <w:tcW w:w="427" w:type="pct"/>
            <w:shd w:val="clear" w:color="auto" w:fill="auto"/>
            <w:vAlign w:val="center"/>
          </w:tcPr>
          <w:p w:rsidR="008B79CC" w:rsidRPr="00A5746B" w:rsidRDefault="008B79CC" w:rsidP="002956A6">
            <w:pPr>
              <w:jc w:val="center"/>
              <w:rPr>
                <w:sz w:val="22"/>
              </w:rPr>
            </w:pPr>
            <w:r w:rsidRPr="00A5746B">
              <w:rPr>
                <w:sz w:val="22"/>
              </w:rPr>
              <w:t>52,81</w:t>
            </w:r>
          </w:p>
        </w:tc>
        <w:tc>
          <w:tcPr>
            <w:tcW w:w="418" w:type="pct"/>
            <w:shd w:val="clear" w:color="auto" w:fill="auto"/>
            <w:vAlign w:val="center"/>
          </w:tcPr>
          <w:p w:rsidR="008B79CC" w:rsidRPr="00A5746B" w:rsidRDefault="008B79CC" w:rsidP="002956A6">
            <w:pPr>
              <w:jc w:val="center"/>
              <w:rPr>
                <w:sz w:val="22"/>
              </w:rPr>
            </w:pPr>
            <w:r w:rsidRPr="00A5746B">
              <w:rPr>
                <w:sz w:val="22"/>
              </w:rPr>
              <w:t>52,81</w:t>
            </w:r>
          </w:p>
        </w:tc>
      </w:tr>
      <w:tr w:rsidR="008B79CC" w:rsidRPr="00A5746B" w:rsidTr="002956A6">
        <w:trPr>
          <w:cantSplit/>
        </w:trPr>
        <w:tc>
          <w:tcPr>
            <w:tcW w:w="273" w:type="pct"/>
            <w:vAlign w:val="bottom"/>
          </w:tcPr>
          <w:p w:rsidR="008B79CC" w:rsidRPr="00F740F7" w:rsidRDefault="008B79CC" w:rsidP="00F740F7">
            <w:pPr>
              <w:jc w:val="center"/>
              <w:rPr>
                <w:sz w:val="22"/>
              </w:rPr>
            </w:pPr>
            <w:r w:rsidRPr="00F740F7">
              <w:rPr>
                <w:sz w:val="22"/>
              </w:rPr>
              <w:t>6.3</w:t>
            </w:r>
          </w:p>
        </w:tc>
        <w:tc>
          <w:tcPr>
            <w:tcW w:w="1387" w:type="pct"/>
            <w:shd w:val="clear" w:color="auto" w:fill="auto"/>
            <w:noWrap/>
            <w:vAlign w:val="center"/>
          </w:tcPr>
          <w:p w:rsidR="008B79CC" w:rsidRPr="00A5746B" w:rsidRDefault="008B79CC" w:rsidP="002956A6">
            <w:pPr>
              <w:jc w:val="center"/>
              <w:rPr>
                <w:sz w:val="20"/>
                <w:szCs w:val="20"/>
              </w:rPr>
            </w:pPr>
            <w:r w:rsidRPr="00A5746B">
              <w:rPr>
                <w:sz w:val="20"/>
                <w:szCs w:val="20"/>
              </w:rPr>
              <w:t>Котельная (п.Яр, ул. Советская, 1)</w:t>
            </w:r>
          </w:p>
        </w:tc>
        <w:tc>
          <w:tcPr>
            <w:tcW w:w="487" w:type="pct"/>
            <w:shd w:val="clear" w:color="auto" w:fill="auto"/>
            <w:noWrap/>
            <w:vAlign w:val="center"/>
          </w:tcPr>
          <w:p w:rsidR="008B79CC" w:rsidRPr="00A5746B" w:rsidRDefault="008B79CC" w:rsidP="002956A6">
            <w:pPr>
              <w:jc w:val="center"/>
              <w:rPr>
                <w:sz w:val="20"/>
                <w:szCs w:val="20"/>
              </w:rPr>
            </w:pPr>
            <w:r w:rsidRPr="00A5746B">
              <w:rPr>
                <w:sz w:val="20"/>
                <w:szCs w:val="20"/>
              </w:rPr>
              <w:t>%</w:t>
            </w:r>
          </w:p>
        </w:tc>
        <w:tc>
          <w:tcPr>
            <w:tcW w:w="333" w:type="pct"/>
            <w:shd w:val="clear" w:color="auto" w:fill="auto"/>
            <w:noWrap/>
            <w:vAlign w:val="center"/>
          </w:tcPr>
          <w:p w:rsidR="008B79CC" w:rsidRPr="00A5746B" w:rsidRDefault="008B79CC" w:rsidP="002956A6">
            <w:pPr>
              <w:jc w:val="center"/>
              <w:rPr>
                <w:sz w:val="22"/>
              </w:rPr>
            </w:pPr>
            <w:r w:rsidRPr="00A5746B">
              <w:rPr>
                <w:sz w:val="22"/>
              </w:rPr>
              <w:t>43,94</w:t>
            </w:r>
          </w:p>
        </w:tc>
        <w:tc>
          <w:tcPr>
            <w:tcW w:w="323" w:type="pct"/>
            <w:shd w:val="clear" w:color="auto" w:fill="auto"/>
            <w:noWrap/>
            <w:vAlign w:val="center"/>
          </w:tcPr>
          <w:p w:rsidR="008B79CC" w:rsidRPr="00A5746B" w:rsidRDefault="008B79CC" w:rsidP="002956A6">
            <w:pPr>
              <w:jc w:val="center"/>
              <w:rPr>
                <w:sz w:val="22"/>
              </w:rPr>
            </w:pPr>
            <w:r w:rsidRPr="00A5746B">
              <w:rPr>
                <w:sz w:val="22"/>
              </w:rPr>
              <w:t>43,94</w:t>
            </w:r>
          </w:p>
        </w:tc>
        <w:tc>
          <w:tcPr>
            <w:tcW w:w="342" w:type="pct"/>
            <w:shd w:val="clear" w:color="auto" w:fill="auto"/>
            <w:noWrap/>
            <w:vAlign w:val="center"/>
          </w:tcPr>
          <w:p w:rsidR="008B79CC" w:rsidRPr="00A5746B" w:rsidRDefault="008B79CC" w:rsidP="002956A6">
            <w:pPr>
              <w:jc w:val="center"/>
              <w:rPr>
                <w:sz w:val="22"/>
              </w:rPr>
            </w:pPr>
            <w:r w:rsidRPr="00A5746B">
              <w:rPr>
                <w:sz w:val="22"/>
              </w:rPr>
              <w:t>47,54</w:t>
            </w:r>
          </w:p>
        </w:tc>
        <w:tc>
          <w:tcPr>
            <w:tcW w:w="331" w:type="pct"/>
            <w:shd w:val="clear" w:color="auto" w:fill="auto"/>
            <w:noWrap/>
            <w:vAlign w:val="center"/>
          </w:tcPr>
          <w:p w:rsidR="008B79CC" w:rsidRPr="00A5746B" w:rsidRDefault="008B79CC" w:rsidP="002956A6">
            <w:pPr>
              <w:jc w:val="center"/>
              <w:rPr>
                <w:sz w:val="22"/>
              </w:rPr>
            </w:pPr>
            <w:r w:rsidRPr="00A5746B">
              <w:rPr>
                <w:sz w:val="22"/>
              </w:rPr>
              <w:t>47,54</w:t>
            </w:r>
          </w:p>
        </w:tc>
        <w:tc>
          <w:tcPr>
            <w:tcW w:w="331" w:type="pct"/>
            <w:shd w:val="clear" w:color="auto" w:fill="auto"/>
            <w:noWrap/>
            <w:vAlign w:val="center"/>
          </w:tcPr>
          <w:p w:rsidR="008B79CC" w:rsidRPr="00A5746B" w:rsidRDefault="008B79CC" w:rsidP="002956A6">
            <w:pPr>
              <w:jc w:val="center"/>
              <w:rPr>
                <w:sz w:val="22"/>
              </w:rPr>
            </w:pPr>
            <w:r w:rsidRPr="00A5746B">
              <w:rPr>
                <w:sz w:val="22"/>
              </w:rPr>
              <w:t>47,54</w:t>
            </w:r>
          </w:p>
        </w:tc>
        <w:tc>
          <w:tcPr>
            <w:tcW w:w="348" w:type="pct"/>
            <w:shd w:val="clear" w:color="auto" w:fill="auto"/>
            <w:vAlign w:val="center"/>
          </w:tcPr>
          <w:p w:rsidR="008B79CC" w:rsidRPr="00A5746B" w:rsidRDefault="008B79CC" w:rsidP="002956A6">
            <w:pPr>
              <w:jc w:val="center"/>
              <w:rPr>
                <w:sz w:val="22"/>
              </w:rPr>
            </w:pPr>
            <w:r w:rsidRPr="00A5746B">
              <w:rPr>
                <w:sz w:val="22"/>
              </w:rPr>
              <w:t>47,54</w:t>
            </w:r>
          </w:p>
        </w:tc>
        <w:tc>
          <w:tcPr>
            <w:tcW w:w="427" w:type="pct"/>
            <w:shd w:val="clear" w:color="auto" w:fill="auto"/>
            <w:vAlign w:val="center"/>
          </w:tcPr>
          <w:p w:rsidR="008B79CC" w:rsidRPr="00A5746B" w:rsidRDefault="008B79CC" w:rsidP="002956A6">
            <w:pPr>
              <w:jc w:val="center"/>
              <w:rPr>
                <w:sz w:val="22"/>
              </w:rPr>
            </w:pPr>
            <w:r w:rsidRPr="00A5746B">
              <w:rPr>
                <w:sz w:val="22"/>
              </w:rPr>
              <w:t>47,54</w:t>
            </w:r>
          </w:p>
        </w:tc>
        <w:tc>
          <w:tcPr>
            <w:tcW w:w="418" w:type="pct"/>
            <w:shd w:val="clear" w:color="auto" w:fill="auto"/>
            <w:vAlign w:val="center"/>
          </w:tcPr>
          <w:p w:rsidR="008B79CC" w:rsidRPr="00A5746B" w:rsidRDefault="008B79CC" w:rsidP="002956A6">
            <w:pPr>
              <w:jc w:val="center"/>
              <w:rPr>
                <w:sz w:val="22"/>
              </w:rPr>
            </w:pPr>
            <w:r w:rsidRPr="00A5746B">
              <w:rPr>
                <w:sz w:val="22"/>
              </w:rPr>
              <w:t>47,54</w:t>
            </w:r>
          </w:p>
        </w:tc>
      </w:tr>
      <w:tr w:rsidR="008B79CC" w:rsidRPr="00A5746B" w:rsidTr="002956A6">
        <w:trPr>
          <w:cantSplit/>
        </w:trPr>
        <w:tc>
          <w:tcPr>
            <w:tcW w:w="273" w:type="pct"/>
            <w:vAlign w:val="bottom"/>
          </w:tcPr>
          <w:p w:rsidR="008B79CC" w:rsidRPr="00F740F7" w:rsidRDefault="008B79CC" w:rsidP="00F740F7">
            <w:pPr>
              <w:jc w:val="center"/>
              <w:rPr>
                <w:sz w:val="22"/>
              </w:rPr>
            </w:pPr>
            <w:r w:rsidRPr="00F740F7">
              <w:rPr>
                <w:sz w:val="22"/>
              </w:rPr>
              <w:t>6.4</w:t>
            </w:r>
          </w:p>
        </w:tc>
        <w:tc>
          <w:tcPr>
            <w:tcW w:w="1387" w:type="pct"/>
            <w:shd w:val="clear" w:color="auto" w:fill="auto"/>
            <w:noWrap/>
            <w:vAlign w:val="center"/>
          </w:tcPr>
          <w:p w:rsidR="008B79CC" w:rsidRPr="00A5746B" w:rsidRDefault="008B79CC" w:rsidP="002956A6">
            <w:pPr>
              <w:jc w:val="center"/>
              <w:rPr>
                <w:sz w:val="20"/>
                <w:szCs w:val="20"/>
              </w:rPr>
            </w:pPr>
            <w:r w:rsidRPr="00A5746B">
              <w:rPr>
                <w:sz w:val="20"/>
                <w:szCs w:val="20"/>
              </w:rPr>
              <w:t>Котельная (с.Пудем, ул. Гагарина, 2а)</w:t>
            </w:r>
          </w:p>
        </w:tc>
        <w:tc>
          <w:tcPr>
            <w:tcW w:w="487" w:type="pct"/>
            <w:shd w:val="clear" w:color="auto" w:fill="auto"/>
            <w:noWrap/>
            <w:vAlign w:val="center"/>
          </w:tcPr>
          <w:p w:rsidR="008B79CC" w:rsidRPr="00A5746B" w:rsidRDefault="008B79CC" w:rsidP="002956A6">
            <w:pPr>
              <w:jc w:val="center"/>
              <w:rPr>
                <w:sz w:val="20"/>
                <w:szCs w:val="20"/>
              </w:rPr>
            </w:pPr>
            <w:r w:rsidRPr="00A5746B">
              <w:rPr>
                <w:sz w:val="20"/>
                <w:szCs w:val="20"/>
              </w:rPr>
              <w:t>%</w:t>
            </w:r>
          </w:p>
        </w:tc>
        <w:tc>
          <w:tcPr>
            <w:tcW w:w="333" w:type="pct"/>
            <w:shd w:val="clear" w:color="auto" w:fill="auto"/>
            <w:noWrap/>
            <w:vAlign w:val="center"/>
          </w:tcPr>
          <w:p w:rsidR="008B79CC" w:rsidRPr="00A5746B" w:rsidRDefault="008B79CC" w:rsidP="002956A6">
            <w:pPr>
              <w:jc w:val="center"/>
              <w:rPr>
                <w:sz w:val="22"/>
              </w:rPr>
            </w:pPr>
            <w:r w:rsidRPr="00A5746B">
              <w:rPr>
                <w:sz w:val="22"/>
              </w:rPr>
              <w:t>42,53</w:t>
            </w:r>
          </w:p>
        </w:tc>
        <w:tc>
          <w:tcPr>
            <w:tcW w:w="323" w:type="pct"/>
            <w:shd w:val="clear" w:color="auto" w:fill="auto"/>
            <w:noWrap/>
            <w:vAlign w:val="center"/>
          </w:tcPr>
          <w:p w:rsidR="008B79CC" w:rsidRPr="00A5746B" w:rsidRDefault="008B79CC" w:rsidP="002956A6">
            <w:pPr>
              <w:jc w:val="center"/>
              <w:rPr>
                <w:sz w:val="22"/>
              </w:rPr>
            </w:pPr>
            <w:r w:rsidRPr="00A5746B">
              <w:rPr>
                <w:sz w:val="22"/>
              </w:rPr>
              <w:t>42,53</w:t>
            </w:r>
          </w:p>
        </w:tc>
        <w:tc>
          <w:tcPr>
            <w:tcW w:w="342" w:type="pct"/>
            <w:shd w:val="clear" w:color="auto" w:fill="auto"/>
            <w:noWrap/>
            <w:vAlign w:val="center"/>
          </w:tcPr>
          <w:p w:rsidR="008B79CC" w:rsidRPr="00A5746B" w:rsidRDefault="008B79CC" w:rsidP="002956A6">
            <w:pPr>
              <w:jc w:val="center"/>
              <w:rPr>
                <w:sz w:val="22"/>
              </w:rPr>
            </w:pPr>
            <w:r w:rsidRPr="00A5746B">
              <w:rPr>
                <w:sz w:val="22"/>
              </w:rPr>
              <w:t>42,53</w:t>
            </w:r>
          </w:p>
        </w:tc>
        <w:tc>
          <w:tcPr>
            <w:tcW w:w="331" w:type="pct"/>
            <w:shd w:val="clear" w:color="auto" w:fill="auto"/>
            <w:noWrap/>
            <w:vAlign w:val="center"/>
          </w:tcPr>
          <w:p w:rsidR="008B79CC" w:rsidRPr="00A5746B" w:rsidRDefault="008B79CC" w:rsidP="002956A6">
            <w:pPr>
              <w:jc w:val="center"/>
              <w:rPr>
                <w:sz w:val="22"/>
              </w:rPr>
            </w:pPr>
            <w:r w:rsidRPr="00A5746B">
              <w:rPr>
                <w:sz w:val="22"/>
              </w:rPr>
              <w:t>42,53</w:t>
            </w:r>
          </w:p>
        </w:tc>
        <w:tc>
          <w:tcPr>
            <w:tcW w:w="331" w:type="pct"/>
            <w:shd w:val="clear" w:color="auto" w:fill="auto"/>
            <w:noWrap/>
            <w:vAlign w:val="center"/>
          </w:tcPr>
          <w:p w:rsidR="008B79CC" w:rsidRPr="00A5746B" w:rsidRDefault="008B79CC" w:rsidP="002956A6">
            <w:pPr>
              <w:jc w:val="center"/>
              <w:rPr>
                <w:sz w:val="22"/>
              </w:rPr>
            </w:pPr>
            <w:r w:rsidRPr="00A5746B">
              <w:rPr>
                <w:sz w:val="22"/>
              </w:rPr>
              <w:t>42,53</w:t>
            </w:r>
          </w:p>
        </w:tc>
        <w:tc>
          <w:tcPr>
            <w:tcW w:w="348" w:type="pct"/>
            <w:shd w:val="clear" w:color="auto" w:fill="auto"/>
            <w:vAlign w:val="center"/>
          </w:tcPr>
          <w:p w:rsidR="008B79CC" w:rsidRPr="00A5746B" w:rsidRDefault="008B79CC" w:rsidP="002956A6">
            <w:pPr>
              <w:jc w:val="center"/>
              <w:rPr>
                <w:sz w:val="22"/>
              </w:rPr>
            </w:pPr>
            <w:r w:rsidRPr="00A5746B">
              <w:rPr>
                <w:sz w:val="22"/>
              </w:rPr>
              <w:t>42,53</w:t>
            </w:r>
          </w:p>
        </w:tc>
        <w:tc>
          <w:tcPr>
            <w:tcW w:w="427" w:type="pct"/>
            <w:shd w:val="clear" w:color="auto" w:fill="auto"/>
            <w:vAlign w:val="center"/>
          </w:tcPr>
          <w:p w:rsidR="008B79CC" w:rsidRPr="00A5746B" w:rsidRDefault="008B79CC" w:rsidP="002956A6">
            <w:pPr>
              <w:jc w:val="center"/>
              <w:rPr>
                <w:sz w:val="22"/>
              </w:rPr>
            </w:pPr>
            <w:r w:rsidRPr="00A5746B">
              <w:rPr>
                <w:sz w:val="22"/>
              </w:rPr>
              <w:t>47,53</w:t>
            </w:r>
          </w:p>
        </w:tc>
        <w:tc>
          <w:tcPr>
            <w:tcW w:w="418" w:type="pct"/>
            <w:shd w:val="clear" w:color="auto" w:fill="auto"/>
            <w:vAlign w:val="center"/>
          </w:tcPr>
          <w:p w:rsidR="008B79CC" w:rsidRPr="00A5746B" w:rsidRDefault="008B79CC" w:rsidP="002956A6">
            <w:pPr>
              <w:jc w:val="center"/>
              <w:rPr>
                <w:sz w:val="22"/>
              </w:rPr>
            </w:pPr>
            <w:r w:rsidRPr="00A5746B">
              <w:rPr>
                <w:sz w:val="22"/>
              </w:rPr>
              <w:t>47,53</w:t>
            </w:r>
          </w:p>
        </w:tc>
      </w:tr>
      <w:tr w:rsidR="008B79CC" w:rsidRPr="00A5746B" w:rsidTr="002956A6">
        <w:trPr>
          <w:cantSplit/>
        </w:trPr>
        <w:tc>
          <w:tcPr>
            <w:tcW w:w="273" w:type="pct"/>
            <w:vAlign w:val="bottom"/>
          </w:tcPr>
          <w:p w:rsidR="008B79CC" w:rsidRPr="00F740F7" w:rsidRDefault="008B79CC" w:rsidP="00F740F7">
            <w:pPr>
              <w:jc w:val="center"/>
              <w:rPr>
                <w:sz w:val="22"/>
              </w:rPr>
            </w:pPr>
            <w:r w:rsidRPr="00F740F7">
              <w:rPr>
                <w:sz w:val="22"/>
              </w:rPr>
              <w:t>6.5</w:t>
            </w:r>
          </w:p>
        </w:tc>
        <w:tc>
          <w:tcPr>
            <w:tcW w:w="1387" w:type="pct"/>
            <w:shd w:val="clear" w:color="auto" w:fill="auto"/>
            <w:noWrap/>
            <w:vAlign w:val="center"/>
          </w:tcPr>
          <w:p w:rsidR="008B79CC" w:rsidRPr="00A5746B" w:rsidRDefault="008B79CC" w:rsidP="002956A6">
            <w:pPr>
              <w:jc w:val="center"/>
              <w:rPr>
                <w:sz w:val="20"/>
                <w:szCs w:val="20"/>
              </w:rPr>
            </w:pPr>
            <w:r w:rsidRPr="00A5746B">
              <w:rPr>
                <w:sz w:val="20"/>
                <w:szCs w:val="20"/>
              </w:rPr>
              <w:t>Котельная (п.Яр, ул. Ф.Васильева, 6а)</w:t>
            </w:r>
          </w:p>
        </w:tc>
        <w:tc>
          <w:tcPr>
            <w:tcW w:w="487" w:type="pct"/>
            <w:shd w:val="clear" w:color="auto" w:fill="auto"/>
            <w:noWrap/>
            <w:vAlign w:val="center"/>
          </w:tcPr>
          <w:p w:rsidR="008B79CC" w:rsidRPr="00A5746B" w:rsidRDefault="008B79CC" w:rsidP="002956A6">
            <w:pPr>
              <w:jc w:val="center"/>
              <w:rPr>
                <w:sz w:val="20"/>
                <w:szCs w:val="20"/>
              </w:rPr>
            </w:pPr>
            <w:r w:rsidRPr="00A5746B">
              <w:rPr>
                <w:sz w:val="20"/>
                <w:szCs w:val="20"/>
              </w:rPr>
              <w:t>%</w:t>
            </w:r>
          </w:p>
        </w:tc>
        <w:tc>
          <w:tcPr>
            <w:tcW w:w="333" w:type="pct"/>
            <w:shd w:val="clear" w:color="auto" w:fill="auto"/>
            <w:noWrap/>
            <w:vAlign w:val="center"/>
          </w:tcPr>
          <w:p w:rsidR="008B79CC" w:rsidRPr="00A5746B" w:rsidRDefault="008B79CC" w:rsidP="002956A6">
            <w:pPr>
              <w:jc w:val="center"/>
              <w:rPr>
                <w:sz w:val="22"/>
              </w:rPr>
            </w:pPr>
            <w:r w:rsidRPr="00A5746B">
              <w:rPr>
                <w:sz w:val="22"/>
              </w:rPr>
              <w:t>75,74</w:t>
            </w:r>
          </w:p>
        </w:tc>
        <w:tc>
          <w:tcPr>
            <w:tcW w:w="323" w:type="pct"/>
            <w:shd w:val="clear" w:color="auto" w:fill="auto"/>
            <w:noWrap/>
            <w:vAlign w:val="center"/>
          </w:tcPr>
          <w:p w:rsidR="008B79CC" w:rsidRPr="00A5746B" w:rsidRDefault="008B79CC" w:rsidP="002956A6">
            <w:pPr>
              <w:jc w:val="center"/>
              <w:rPr>
                <w:sz w:val="22"/>
              </w:rPr>
            </w:pPr>
            <w:r w:rsidRPr="00A5746B">
              <w:rPr>
                <w:sz w:val="22"/>
              </w:rPr>
              <w:t>75,74</w:t>
            </w:r>
          </w:p>
        </w:tc>
        <w:tc>
          <w:tcPr>
            <w:tcW w:w="342" w:type="pct"/>
            <w:shd w:val="clear" w:color="auto" w:fill="auto"/>
            <w:noWrap/>
            <w:vAlign w:val="center"/>
          </w:tcPr>
          <w:p w:rsidR="008B79CC" w:rsidRPr="00A5746B" w:rsidRDefault="008B79CC" w:rsidP="002956A6">
            <w:pPr>
              <w:jc w:val="center"/>
              <w:rPr>
                <w:sz w:val="22"/>
              </w:rPr>
            </w:pPr>
            <w:r w:rsidRPr="00A5746B">
              <w:rPr>
                <w:sz w:val="22"/>
              </w:rPr>
              <w:t>76,83</w:t>
            </w:r>
          </w:p>
        </w:tc>
        <w:tc>
          <w:tcPr>
            <w:tcW w:w="331" w:type="pct"/>
            <w:shd w:val="clear" w:color="auto" w:fill="auto"/>
            <w:noWrap/>
            <w:vAlign w:val="center"/>
          </w:tcPr>
          <w:p w:rsidR="008B79CC" w:rsidRPr="00A5746B" w:rsidRDefault="008B79CC" w:rsidP="002956A6">
            <w:pPr>
              <w:jc w:val="center"/>
              <w:rPr>
                <w:sz w:val="22"/>
              </w:rPr>
            </w:pPr>
            <w:r w:rsidRPr="00A5746B">
              <w:rPr>
                <w:sz w:val="22"/>
              </w:rPr>
              <w:t>77,77</w:t>
            </w:r>
          </w:p>
        </w:tc>
        <w:tc>
          <w:tcPr>
            <w:tcW w:w="331" w:type="pct"/>
            <w:shd w:val="clear" w:color="auto" w:fill="auto"/>
            <w:noWrap/>
            <w:vAlign w:val="center"/>
          </w:tcPr>
          <w:p w:rsidR="008B79CC" w:rsidRPr="00A5746B" w:rsidRDefault="008B79CC" w:rsidP="002956A6">
            <w:pPr>
              <w:jc w:val="center"/>
              <w:rPr>
                <w:sz w:val="22"/>
              </w:rPr>
            </w:pPr>
            <w:r w:rsidRPr="00A5746B">
              <w:rPr>
                <w:sz w:val="22"/>
              </w:rPr>
              <w:t>77,77</w:t>
            </w:r>
          </w:p>
        </w:tc>
        <w:tc>
          <w:tcPr>
            <w:tcW w:w="348" w:type="pct"/>
            <w:shd w:val="clear" w:color="auto" w:fill="auto"/>
            <w:vAlign w:val="center"/>
          </w:tcPr>
          <w:p w:rsidR="008B79CC" w:rsidRPr="00A5746B" w:rsidRDefault="008B79CC" w:rsidP="002956A6">
            <w:pPr>
              <w:jc w:val="center"/>
              <w:rPr>
                <w:sz w:val="22"/>
              </w:rPr>
            </w:pPr>
            <w:r w:rsidRPr="00A5746B">
              <w:rPr>
                <w:sz w:val="22"/>
              </w:rPr>
              <w:t>77,77</w:t>
            </w:r>
          </w:p>
        </w:tc>
        <w:tc>
          <w:tcPr>
            <w:tcW w:w="427" w:type="pct"/>
            <w:shd w:val="clear" w:color="auto" w:fill="auto"/>
            <w:vAlign w:val="center"/>
          </w:tcPr>
          <w:p w:rsidR="008B79CC" w:rsidRPr="00A5746B" w:rsidRDefault="008B79CC" w:rsidP="002956A6">
            <w:pPr>
              <w:jc w:val="center"/>
              <w:rPr>
                <w:sz w:val="22"/>
              </w:rPr>
            </w:pPr>
            <w:r w:rsidRPr="00A5746B">
              <w:rPr>
                <w:sz w:val="22"/>
              </w:rPr>
              <w:t>47,77</w:t>
            </w:r>
          </w:p>
        </w:tc>
        <w:tc>
          <w:tcPr>
            <w:tcW w:w="418" w:type="pct"/>
            <w:shd w:val="clear" w:color="auto" w:fill="auto"/>
            <w:vAlign w:val="center"/>
          </w:tcPr>
          <w:p w:rsidR="008B79CC" w:rsidRPr="00A5746B" w:rsidRDefault="008B79CC" w:rsidP="002956A6">
            <w:pPr>
              <w:jc w:val="center"/>
              <w:rPr>
                <w:sz w:val="22"/>
              </w:rPr>
            </w:pPr>
            <w:r w:rsidRPr="00A5746B">
              <w:rPr>
                <w:sz w:val="22"/>
              </w:rPr>
              <w:t>47,77</w:t>
            </w:r>
          </w:p>
        </w:tc>
      </w:tr>
      <w:tr w:rsidR="008B79CC" w:rsidRPr="00A5746B" w:rsidTr="002956A6">
        <w:trPr>
          <w:cantSplit/>
        </w:trPr>
        <w:tc>
          <w:tcPr>
            <w:tcW w:w="273" w:type="pct"/>
            <w:vAlign w:val="bottom"/>
          </w:tcPr>
          <w:p w:rsidR="008B79CC" w:rsidRPr="00F740F7" w:rsidRDefault="008B79CC" w:rsidP="00F740F7">
            <w:pPr>
              <w:jc w:val="center"/>
              <w:rPr>
                <w:sz w:val="22"/>
              </w:rPr>
            </w:pPr>
            <w:r w:rsidRPr="00F740F7">
              <w:rPr>
                <w:sz w:val="22"/>
              </w:rPr>
              <w:t>6.6</w:t>
            </w:r>
          </w:p>
        </w:tc>
        <w:tc>
          <w:tcPr>
            <w:tcW w:w="1387" w:type="pct"/>
            <w:shd w:val="clear" w:color="auto" w:fill="auto"/>
            <w:noWrap/>
            <w:vAlign w:val="center"/>
          </w:tcPr>
          <w:p w:rsidR="008B79CC" w:rsidRPr="00A5746B" w:rsidRDefault="008B79CC" w:rsidP="002956A6">
            <w:pPr>
              <w:jc w:val="center"/>
              <w:rPr>
                <w:sz w:val="20"/>
                <w:szCs w:val="20"/>
              </w:rPr>
            </w:pPr>
            <w:r w:rsidRPr="00A5746B">
              <w:rPr>
                <w:sz w:val="20"/>
                <w:szCs w:val="20"/>
              </w:rPr>
              <w:t>Котельная (п.Яр, ул. Ф.Васильева, 29а)</w:t>
            </w:r>
          </w:p>
        </w:tc>
        <w:tc>
          <w:tcPr>
            <w:tcW w:w="487" w:type="pct"/>
            <w:shd w:val="clear" w:color="auto" w:fill="auto"/>
            <w:noWrap/>
            <w:vAlign w:val="center"/>
          </w:tcPr>
          <w:p w:rsidR="008B79CC" w:rsidRPr="00A5746B" w:rsidRDefault="008B79CC" w:rsidP="002956A6">
            <w:pPr>
              <w:jc w:val="center"/>
              <w:rPr>
                <w:sz w:val="20"/>
                <w:szCs w:val="20"/>
              </w:rPr>
            </w:pPr>
            <w:r w:rsidRPr="00A5746B">
              <w:rPr>
                <w:sz w:val="20"/>
                <w:szCs w:val="20"/>
              </w:rPr>
              <w:t>%</w:t>
            </w:r>
          </w:p>
        </w:tc>
        <w:tc>
          <w:tcPr>
            <w:tcW w:w="333" w:type="pct"/>
            <w:shd w:val="clear" w:color="auto" w:fill="auto"/>
            <w:noWrap/>
            <w:vAlign w:val="center"/>
          </w:tcPr>
          <w:p w:rsidR="008B79CC" w:rsidRPr="00A5746B" w:rsidRDefault="008B79CC" w:rsidP="002956A6">
            <w:pPr>
              <w:jc w:val="center"/>
              <w:rPr>
                <w:sz w:val="22"/>
              </w:rPr>
            </w:pPr>
            <w:r w:rsidRPr="00A5746B">
              <w:rPr>
                <w:sz w:val="22"/>
              </w:rPr>
              <w:t>79,39</w:t>
            </w:r>
          </w:p>
        </w:tc>
        <w:tc>
          <w:tcPr>
            <w:tcW w:w="323" w:type="pct"/>
            <w:shd w:val="clear" w:color="auto" w:fill="auto"/>
            <w:noWrap/>
            <w:vAlign w:val="center"/>
          </w:tcPr>
          <w:p w:rsidR="008B79CC" w:rsidRPr="00A5746B" w:rsidRDefault="008B79CC" w:rsidP="002956A6">
            <w:pPr>
              <w:jc w:val="center"/>
              <w:rPr>
                <w:sz w:val="22"/>
              </w:rPr>
            </w:pPr>
            <w:r w:rsidRPr="00A5746B">
              <w:rPr>
                <w:sz w:val="22"/>
              </w:rPr>
              <w:t>79,39</w:t>
            </w:r>
          </w:p>
        </w:tc>
        <w:tc>
          <w:tcPr>
            <w:tcW w:w="342" w:type="pct"/>
            <w:shd w:val="clear" w:color="auto" w:fill="auto"/>
            <w:noWrap/>
            <w:vAlign w:val="center"/>
          </w:tcPr>
          <w:p w:rsidR="008B79CC" w:rsidRPr="00A5746B" w:rsidRDefault="008B79CC" w:rsidP="002956A6">
            <w:pPr>
              <w:jc w:val="center"/>
              <w:rPr>
                <w:sz w:val="22"/>
              </w:rPr>
            </w:pPr>
            <w:r w:rsidRPr="00A5746B">
              <w:rPr>
                <w:sz w:val="22"/>
              </w:rPr>
              <w:t>79,39</w:t>
            </w:r>
          </w:p>
        </w:tc>
        <w:tc>
          <w:tcPr>
            <w:tcW w:w="331" w:type="pct"/>
            <w:shd w:val="clear" w:color="auto" w:fill="auto"/>
            <w:noWrap/>
            <w:vAlign w:val="center"/>
          </w:tcPr>
          <w:p w:rsidR="008B79CC" w:rsidRPr="00A5746B" w:rsidRDefault="008B79CC" w:rsidP="002956A6">
            <w:pPr>
              <w:jc w:val="center"/>
              <w:rPr>
                <w:sz w:val="22"/>
              </w:rPr>
            </w:pPr>
            <w:r w:rsidRPr="00A5746B">
              <w:rPr>
                <w:sz w:val="22"/>
              </w:rPr>
              <w:t>79,39</w:t>
            </w:r>
          </w:p>
        </w:tc>
        <w:tc>
          <w:tcPr>
            <w:tcW w:w="331" w:type="pct"/>
            <w:shd w:val="clear" w:color="auto" w:fill="auto"/>
            <w:noWrap/>
            <w:vAlign w:val="center"/>
          </w:tcPr>
          <w:p w:rsidR="008B79CC" w:rsidRPr="00A5746B" w:rsidRDefault="008B79CC" w:rsidP="002956A6">
            <w:pPr>
              <w:jc w:val="center"/>
              <w:rPr>
                <w:sz w:val="22"/>
              </w:rPr>
            </w:pPr>
            <w:r w:rsidRPr="00A5746B">
              <w:rPr>
                <w:sz w:val="22"/>
              </w:rPr>
              <w:t>79,39</w:t>
            </w:r>
          </w:p>
        </w:tc>
        <w:tc>
          <w:tcPr>
            <w:tcW w:w="348" w:type="pct"/>
            <w:shd w:val="clear" w:color="auto" w:fill="auto"/>
            <w:vAlign w:val="center"/>
          </w:tcPr>
          <w:p w:rsidR="008B79CC" w:rsidRPr="00A5746B" w:rsidRDefault="008B79CC" w:rsidP="002956A6">
            <w:pPr>
              <w:jc w:val="center"/>
              <w:rPr>
                <w:sz w:val="22"/>
              </w:rPr>
            </w:pPr>
            <w:r w:rsidRPr="00A5746B">
              <w:rPr>
                <w:sz w:val="22"/>
              </w:rPr>
              <w:t>79,39</w:t>
            </w:r>
          </w:p>
        </w:tc>
        <w:tc>
          <w:tcPr>
            <w:tcW w:w="427" w:type="pct"/>
            <w:shd w:val="clear" w:color="auto" w:fill="auto"/>
            <w:vAlign w:val="center"/>
          </w:tcPr>
          <w:p w:rsidR="008B79CC" w:rsidRPr="00A5746B" w:rsidRDefault="008B79CC" w:rsidP="002956A6">
            <w:pPr>
              <w:jc w:val="center"/>
              <w:rPr>
                <w:sz w:val="22"/>
              </w:rPr>
            </w:pPr>
            <w:r w:rsidRPr="00A5746B">
              <w:rPr>
                <w:sz w:val="22"/>
              </w:rPr>
              <w:t>79,39</w:t>
            </w:r>
          </w:p>
        </w:tc>
        <w:tc>
          <w:tcPr>
            <w:tcW w:w="418" w:type="pct"/>
            <w:shd w:val="clear" w:color="auto" w:fill="auto"/>
            <w:vAlign w:val="center"/>
          </w:tcPr>
          <w:p w:rsidR="008B79CC" w:rsidRPr="00A5746B" w:rsidRDefault="008B79CC" w:rsidP="002956A6">
            <w:pPr>
              <w:jc w:val="center"/>
              <w:rPr>
                <w:sz w:val="22"/>
              </w:rPr>
            </w:pPr>
            <w:r w:rsidRPr="00A5746B">
              <w:rPr>
                <w:sz w:val="22"/>
              </w:rPr>
              <w:t>79,39</w:t>
            </w:r>
          </w:p>
        </w:tc>
      </w:tr>
      <w:tr w:rsidR="008B79CC" w:rsidRPr="00A5746B" w:rsidTr="002956A6">
        <w:trPr>
          <w:cantSplit/>
        </w:trPr>
        <w:tc>
          <w:tcPr>
            <w:tcW w:w="273" w:type="pct"/>
            <w:vAlign w:val="bottom"/>
          </w:tcPr>
          <w:p w:rsidR="008B79CC" w:rsidRPr="00F740F7" w:rsidRDefault="008B79CC" w:rsidP="00F740F7">
            <w:pPr>
              <w:jc w:val="center"/>
              <w:rPr>
                <w:sz w:val="22"/>
              </w:rPr>
            </w:pPr>
            <w:r w:rsidRPr="00F740F7">
              <w:rPr>
                <w:sz w:val="22"/>
              </w:rPr>
              <w:t>6.7</w:t>
            </w:r>
          </w:p>
        </w:tc>
        <w:tc>
          <w:tcPr>
            <w:tcW w:w="1387" w:type="pct"/>
            <w:shd w:val="clear" w:color="auto" w:fill="auto"/>
            <w:noWrap/>
            <w:vAlign w:val="center"/>
          </w:tcPr>
          <w:p w:rsidR="008B79CC" w:rsidRPr="00A5746B" w:rsidRDefault="008B79CC" w:rsidP="002956A6">
            <w:pPr>
              <w:jc w:val="center"/>
              <w:rPr>
                <w:sz w:val="20"/>
                <w:szCs w:val="20"/>
              </w:rPr>
            </w:pPr>
            <w:r w:rsidRPr="00A5746B">
              <w:rPr>
                <w:sz w:val="20"/>
                <w:szCs w:val="20"/>
              </w:rPr>
              <w:t>Котельная (д.Зюино, ул. Школьная, 77а)</w:t>
            </w:r>
          </w:p>
        </w:tc>
        <w:tc>
          <w:tcPr>
            <w:tcW w:w="487" w:type="pct"/>
            <w:shd w:val="clear" w:color="auto" w:fill="auto"/>
            <w:noWrap/>
            <w:vAlign w:val="center"/>
          </w:tcPr>
          <w:p w:rsidR="008B79CC" w:rsidRPr="00A5746B" w:rsidRDefault="008B79CC" w:rsidP="002956A6">
            <w:pPr>
              <w:jc w:val="center"/>
              <w:rPr>
                <w:sz w:val="20"/>
                <w:szCs w:val="20"/>
              </w:rPr>
            </w:pPr>
            <w:r w:rsidRPr="00A5746B">
              <w:rPr>
                <w:sz w:val="20"/>
                <w:szCs w:val="20"/>
              </w:rPr>
              <w:t>%</w:t>
            </w:r>
          </w:p>
        </w:tc>
        <w:tc>
          <w:tcPr>
            <w:tcW w:w="333" w:type="pct"/>
            <w:shd w:val="clear" w:color="auto" w:fill="auto"/>
            <w:noWrap/>
            <w:vAlign w:val="center"/>
          </w:tcPr>
          <w:p w:rsidR="008B79CC" w:rsidRPr="00A5746B" w:rsidRDefault="008B79CC" w:rsidP="002956A6">
            <w:pPr>
              <w:jc w:val="center"/>
              <w:rPr>
                <w:sz w:val="22"/>
              </w:rPr>
            </w:pPr>
            <w:r w:rsidRPr="00A5746B">
              <w:rPr>
                <w:sz w:val="22"/>
              </w:rPr>
              <w:t>85,60</w:t>
            </w:r>
          </w:p>
        </w:tc>
        <w:tc>
          <w:tcPr>
            <w:tcW w:w="323" w:type="pct"/>
            <w:shd w:val="clear" w:color="auto" w:fill="auto"/>
            <w:noWrap/>
            <w:vAlign w:val="center"/>
          </w:tcPr>
          <w:p w:rsidR="008B79CC" w:rsidRPr="00A5746B" w:rsidRDefault="008B79CC" w:rsidP="002956A6">
            <w:pPr>
              <w:jc w:val="center"/>
              <w:rPr>
                <w:sz w:val="22"/>
              </w:rPr>
            </w:pPr>
            <w:r w:rsidRPr="00A5746B">
              <w:rPr>
                <w:sz w:val="22"/>
              </w:rPr>
              <w:t>85,60</w:t>
            </w:r>
          </w:p>
        </w:tc>
        <w:tc>
          <w:tcPr>
            <w:tcW w:w="342" w:type="pct"/>
            <w:shd w:val="clear" w:color="auto" w:fill="auto"/>
            <w:noWrap/>
            <w:vAlign w:val="center"/>
          </w:tcPr>
          <w:p w:rsidR="008B79CC" w:rsidRPr="00A5746B" w:rsidRDefault="008B79CC" w:rsidP="002956A6">
            <w:pPr>
              <w:jc w:val="center"/>
              <w:rPr>
                <w:sz w:val="22"/>
              </w:rPr>
            </w:pPr>
            <w:r w:rsidRPr="00A5746B">
              <w:rPr>
                <w:sz w:val="22"/>
              </w:rPr>
              <w:t>85,60</w:t>
            </w:r>
          </w:p>
        </w:tc>
        <w:tc>
          <w:tcPr>
            <w:tcW w:w="331" w:type="pct"/>
            <w:shd w:val="clear" w:color="auto" w:fill="auto"/>
            <w:noWrap/>
            <w:vAlign w:val="center"/>
          </w:tcPr>
          <w:p w:rsidR="008B79CC" w:rsidRPr="00A5746B" w:rsidRDefault="008B79CC" w:rsidP="002956A6">
            <w:pPr>
              <w:jc w:val="center"/>
              <w:rPr>
                <w:sz w:val="22"/>
              </w:rPr>
            </w:pPr>
            <w:r w:rsidRPr="00A5746B">
              <w:rPr>
                <w:sz w:val="22"/>
              </w:rPr>
              <w:t>85,60</w:t>
            </w:r>
          </w:p>
        </w:tc>
        <w:tc>
          <w:tcPr>
            <w:tcW w:w="331" w:type="pct"/>
            <w:shd w:val="clear" w:color="auto" w:fill="auto"/>
            <w:noWrap/>
            <w:vAlign w:val="center"/>
          </w:tcPr>
          <w:p w:rsidR="008B79CC" w:rsidRPr="00A5746B" w:rsidRDefault="008B79CC" w:rsidP="002956A6">
            <w:pPr>
              <w:jc w:val="center"/>
              <w:rPr>
                <w:sz w:val="22"/>
              </w:rPr>
            </w:pPr>
            <w:r w:rsidRPr="00A5746B">
              <w:rPr>
                <w:sz w:val="22"/>
              </w:rPr>
              <w:t>85,60</w:t>
            </w:r>
          </w:p>
        </w:tc>
        <w:tc>
          <w:tcPr>
            <w:tcW w:w="348" w:type="pct"/>
            <w:shd w:val="clear" w:color="auto" w:fill="auto"/>
            <w:vAlign w:val="center"/>
          </w:tcPr>
          <w:p w:rsidR="008B79CC" w:rsidRPr="00A5746B" w:rsidRDefault="008B79CC" w:rsidP="002956A6">
            <w:pPr>
              <w:jc w:val="center"/>
              <w:rPr>
                <w:sz w:val="22"/>
              </w:rPr>
            </w:pPr>
            <w:r w:rsidRPr="00A5746B">
              <w:rPr>
                <w:sz w:val="22"/>
              </w:rPr>
              <w:t>85,60</w:t>
            </w:r>
          </w:p>
        </w:tc>
        <w:tc>
          <w:tcPr>
            <w:tcW w:w="427" w:type="pct"/>
            <w:shd w:val="clear" w:color="auto" w:fill="auto"/>
            <w:vAlign w:val="center"/>
          </w:tcPr>
          <w:p w:rsidR="008B79CC" w:rsidRPr="00A5746B" w:rsidRDefault="008B79CC" w:rsidP="002956A6">
            <w:pPr>
              <w:jc w:val="center"/>
              <w:rPr>
                <w:sz w:val="22"/>
              </w:rPr>
            </w:pPr>
            <w:r w:rsidRPr="00A5746B">
              <w:rPr>
                <w:sz w:val="22"/>
              </w:rPr>
              <w:t>85,60</w:t>
            </w:r>
          </w:p>
        </w:tc>
        <w:tc>
          <w:tcPr>
            <w:tcW w:w="418" w:type="pct"/>
            <w:shd w:val="clear" w:color="auto" w:fill="auto"/>
            <w:vAlign w:val="center"/>
          </w:tcPr>
          <w:p w:rsidR="008B79CC" w:rsidRPr="00A5746B" w:rsidRDefault="008B79CC" w:rsidP="002956A6">
            <w:pPr>
              <w:jc w:val="center"/>
              <w:rPr>
                <w:sz w:val="22"/>
              </w:rPr>
            </w:pPr>
            <w:r w:rsidRPr="00A5746B">
              <w:rPr>
                <w:sz w:val="22"/>
              </w:rPr>
              <w:t>85,60</w:t>
            </w:r>
          </w:p>
        </w:tc>
      </w:tr>
      <w:tr w:rsidR="008B79CC" w:rsidRPr="00A5746B" w:rsidTr="002956A6">
        <w:trPr>
          <w:cantSplit/>
        </w:trPr>
        <w:tc>
          <w:tcPr>
            <w:tcW w:w="273" w:type="pct"/>
            <w:vAlign w:val="bottom"/>
          </w:tcPr>
          <w:p w:rsidR="008B79CC" w:rsidRPr="00F740F7" w:rsidRDefault="008B79CC" w:rsidP="00F740F7">
            <w:pPr>
              <w:jc w:val="center"/>
              <w:rPr>
                <w:sz w:val="22"/>
              </w:rPr>
            </w:pPr>
            <w:r w:rsidRPr="00F740F7">
              <w:rPr>
                <w:sz w:val="22"/>
              </w:rPr>
              <w:t>6.8</w:t>
            </w:r>
          </w:p>
        </w:tc>
        <w:tc>
          <w:tcPr>
            <w:tcW w:w="1387" w:type="pct"/>
            <w:shd w:val="clear" w:color="auto" w:fill="auto"/>
            <w:noWrap/>
            <w:vAlign w:val="center"/>
          </w:tcPr>
          <w:p w:rsidR="008B79CC" w:rsidRPr="00A5746B" w:rsidRDefault="008B79CC" w:rsidP="002956A6">
            <w:pPr>
              <w:jc w:val="center"/>
              <w:rPr>
                <w:sz w:val="20"/>
                <w:szCs w:val="20"/>
              </w:rPr>
            </w:pPr>
            <w:r w:rsidRPr="00A5746B">
              <w:rPr>
                <w:sz w:val="20"/>
                <w:szCs w:val="20"/>
              </w:rPr>
              <w:t>Котельная (д.Бачумово, ул. Школьная, 17а)</w:t>
            </w:r>
          </w:p>
        </w:tc>
        <w:tc>
          <w:tcPr>
            <w:tcW w:w="487" w:type="pct"/>
            <w:shd w:val="clear" w:color="auto" w:fill="auto"/>
            <w:noWrap/>
            <w:vAlign w:val="center"/>
          </w:tcPr>
          <w:p w:rsidR="008B79CC" w:rsidRPr="00A5746B" w:rsidRDefault="008B79CC" w:rsidP="002956A6">
            <w:pPr>
              <w:jc w:val="center"/>
              <w:rPr>
                <w:sz w:val="20"/>
                <w:szCs w:val="20"/>
              </w:rPr>
            </w:pPr>
            <w:r w:rsidRPr="00A5746B">
              <w:rPr>
                <w:sz w:val="20"/>
                <w:szCs w:val="20"/>
              </w:rPr>
              <w:t>%</w:t>
            </w:r>
          </w:p>
        </w:tc>
        <w:tc>
          <w:tcPr>
            <w:tcW w:w="333" w:type="pct"/>
            <w:shd w:val="clear" w:color="auto" w:fill="auto"/>
            <w:noWrap/>
            <w:vAlign w:val="center"/>
          </w:tcPr>
          <w:p w:rsidR="008B79CC" w:rsidRPr="00A5746B" w:rsidRDefault="008B79CC" w:rsidP="002956A6">
            <w:pPr>
              <w:jc w:val="center"/>
              <w:rPr>
                <w:sz w:val="22"/>
              </w:rPr>
            </w:pPr>
            <w:r w:rsidRPr="00A5746B">
              <w:rPr>
                <w:sz w:val="22"/>
              </w:rPr>
              <w:t>42,50</w:t>
            </w:r>
          </w:p>
        </w:tc>
        <w:tc>
          <w:tcPr>
            <w:tcW w:w="323" w:type="pct"/>
            <w:shd w:val="clear" w:color="auto" w:fill="auto"/>
            <w:noWrap/>
            <w:vAlign w:val="center"/>
          </w:tcPr>
          <w:p w:rsidR="008B79CC" w:rsidRPr="00A5746B" w:rsidRDefault="008B79CC" w:rsidP="002956A6">
            <w:pPr>
              <w:jc w:val="center"/>
              <w:rPr>
                <w:sz w:val="22"/>
              </w:rPr>
            </w:pPr>
            <w:r w:rsidRPr="00A5746B">
              <w:rPr>
                <w:sz w:val="22"/>
              </w:rPr>
              <w:t>42,50</w:t>
            </w:r>
          </w:p>
        </w:tc>
        <w:tc>
          <w:tcPr>
            <w:tcW w:w="342" w:type="pct"/>
            <w:shd w:val="clear" w:color="auto" w:fill="auto"/>
            <w:noWrap/>
            <w:vAlign w:val="center"/>
          </w:tcPr>
          <w:p w:rsidR="008B79CC" w:rsidRPr="00A5746B" w:rsidRDefault="008B79CC" w:rsidP="002956A6">
            <w:pPr>
              <w:jc w:val="center"/>
              <w:rPr>
                <w:sz w:val="22"/>
              </w:rPr>
            </w:pPr>
            <w:r w:rsidRPr="00A5746B">
              <w:rPr>
                <w:sz w:val="22"/>
              </w:rPr>
              <w:t>42,50</w:t>
            </w:r>
          </w:p>
        </w:tc>
        <w:tc>
          <w:tcPr>
            <w:tcW w:w="331" w:type="pct"/>
            <w:shd w:val="clear" w:color="auto" w:fill="auto"/>
            <w:noWrap/>
            <w:vAlign w:val="center"/>
          </w:tcPr>
          <w:p w:rsidR="008B79CC" w:rsidRPr="00A5746B" w:rsidRDefault="008B79CC" w:rsidP="002956A6">
            <w:pPr>
              <w:jc w:val="center"/>
              <w:rPr>
                <w:sz w:val="22"/>
              </w:rPr>
            </w:pPr>
            <w:r w:rsidRPr="00A5746B">
              <w:rPr>
                <w:sz w:val="22"/>
              </w:rPr>
              <w:t>42,50</w:t>
            </w:r>
          </w:p>
        </w:tc>
        <w:tc>
          <w:tcPr>
            <w:tcW w:w="331" w:type="pct"/>
            <w:shd w:val="clear" w:color="auto" w:fill="auto"/>
            <w:noWrap/>
            <w:vAlign w:val="center"/>
          </w:tcPr>
          <w:p w:rsidR="008B79CC" w:rsidRPr="00A5746B" w:rsidRDefault="008B79CC" w:rsidP="002956A6">
            <w:pPr>
              <w:jc w:val="center"/>
              <w:rPr>
                <w:sz w:val="22"/>
              </w:rPr>
            </w:pPr>
            <w:r w:rsidRPr="00A5746B">
              <w:rPr>
                <w:sz w:val="22"/>
              </w:rPr>
              <w:t>42,50</w:t>
            </w:r>
          </w:p>
        </w:tc>
        <w:tc>
          <w:tcPr>
            <w:tcW w:w="348" w:type="pct"/>
            <w:shd w:val="clear" w:color="auto" w:fill="auto"/>
            <w:vAlign w:val="center"/>
          </w:tcPr>
          <w:p w:rsidR="008B79CC" w:rsidRPr="00A5746B" w:rsidRDefault="008B79CC" w:rsidP="002956A6">
            <w:pPr>
              <w:jc w:val="center"/>
              <w:rPr>
                <w:sz w:val="22"/>
              </w:rPr>
            </w:pPr>
            <w:r w:rsidRPr="00A5746B">
              <w:rPr>
                <w:sz w:val="22"/>
              </w:rPr>
              <w:t>42,50</w:t>
            </w:r>
          </w:p>
        </w:tc>
        <w:tc>
          <w:tcPr>
            <w:tcW w:w="427" w:type="pct"/>
            <w:shd w:val="clear" w:color="auto" w:fill="auto"/>
            <w:vAlign w:val="center"/>
          </w:tcPr>
          <w:p w:rsidR="008B79CC" w:rsidRPr="00A5746B" w:rsidRDefault="008B79CC" w:rsidP="002956A6">
            <w:pPr>
              <w:jc w:val="center"/>
              <w:rPr>
                <w:sz w:val="22"/>
              </w:rPr>
            </w:pPr>
            <w:r w:rsidRPr="00A5746B">
              <w:rPr>
                <w:sz w:val="22"/>
              </w:rPr>
              <w:t>42,50</w:t>
            </w:r>
          </w:p>
        </w:tc>
        <w:tc>
          <w:tcPr>
            <w:tcW w:w="418" w:type="pct"/>
            <w:shd w:val="clear" w:color="auto" w:fill="auto"/>
            <w:vAlign w:val="center"/>
          </w:tcPr>
          <w:p w:rsidR="008B79CC" w:rsidRPr="00A5746B" w:rsidRDefault="008B79CC" w:rsidP="002956A6">
            <w:pPr>
              <w:jc w:val="center"/>
              <w:rPr>
                <w:sz w:val="22"/>
              </w:rPr>
            </w:pPr>
            <w:r w:rsidRPr="00A5746B">
              <w:rPr>
                <w:sz w:val="22"/>
              </w:rPr>
              <w:t>52,69</w:t>
            </w:r>
          </w:p>
        </w:tc>
      </w:tr>
      <w:tr w:rsidR="008B79CC" w:rsidRPr="00A5746B" w:rsidTr="002956A6">
        <w:trPr>
          <w:cantSplit/>
        </w:trPr>
        <w:tc>
          <w:tcPr>
            <w:tcW w:w="273" w:type="pct"/>
            <w:vAlign w:val="bottom"/>
          </w:tcPr>
          <w:p w:rsidR="008B79CC" w:rsidRPr="00F740F7" w:rsidRDefault="008B79CC" w:rsidP="00F740F7">
            <w:pPr>
              <w:jc w:val="center"/>
              <w:rPr>
                <w:sz w:val="22"/>
              </w:rPr>
            </w:pPr>
            <w:r w:rsidRPr="00F740F7">
              <w:rPr>
                <w:sz w:val="22"/>
              </w:rPr>
              <w:t>6.9</w:t>
            </w:r>
          </w:p>
        </w:tc>
        <w:tc>
          <w:tcPr>
            <w:tcW w:w="1387" w:type="pct"/>
            <w:shd w:val="clear" w:color="auto" w:fill="auto"/>
            <w:noWrap/>
            <w:vAlign w:val="center"/>
          </w:tcPr>
          <w:p w:rsidR="008B79CC" w:rsidRPr="00A5746B" w:rsidRDefault="008B79CC" w:rsidP="002956A6">
            <w:pPr>
              <w:jc w:val="center"/>
              <w:rPr>
                <w:sz w:val="20"/>
                <w:szCs w:val="20"/>
              </w:rPr>
            </w:pPr>
            <w:r w:rsidRPr="00A5746B">
              <w:rPr>
                <w:sz w:val="20"/>
                <w:szCs w:val="20"/>
              </w:rPr>
              <w:t>Котельная (д. Ворца, ул. Чапаевская, 66)</w:t>
            </w:r>
          </w:p>
        </w:tc>
        <w:tc>
          <w:tcPr>
            <w:tcW w:w="487" w:type="pct"/>
            <w:shd w:val="clear" w:color="auto" w:fill="auto"/>
            <w:noWrap/>
            <w:vAlign w:val="center"/>
          </w:tcPr>
          <w:p w:rsidR="008B79CC" w:rsidRPr="00A5746B" w:rsidRDefault="008B79CC" w:rsidP="002956A6">
            <w:pPr>
              <w:jc w:val="center"/>
              <w:rPr>
                <w:sz w:val="20"/>
                <w:szCs w:val="20"/>
              </w:rPr>
            </w:pPr>
            <w:r w:rsidRPr="00A5746B">
              <w:rPr>
                <w:sz w:val="20"/>
                <w:szCs w:val="20"/>
              </w:rPr>
              <w:t>%</w:t>
            </w:r>
          </w:p>
        </w:tc>
        <w:tc>
          <w:tcPr>
            <w:tcW w:w="333" w:type="pct"/>
            <w:shd w:val="clear" w:color="auto" w:fill="auto"/>
            <w:noWrap/>
            <w:vAlign w:val="center"/>
          </w:tcPr>
          <w:p w:rsidR="008B79CC" w:rsidRPr="00A5746B" w:rsidRDefault="008B79CC" w:rsidP="002956A6">
            <w:pPr>
              <w:jc w:val="center"/>
              <w:rPr>
                <w:sz w:val="22"/>
              </w:rPr>
            </w:pPr>
            <w:r w:rsidRPr="00A5746B">
              <w:rPr>
                <w:sz w:val="22"/>
              </w:rPr>
              <w:t>69,55</w:t>
            </w:r>
          </w:p>
        </w:tc>
        <w:tc>
          <w:tcPr>
            <w:tcW w:w="323" w:type="pct"/>
            <w:shd w:val="clear" w:color="auto" w:fill="auto"/>
            <w:noWrap/>
            <w:vAlign w:val="center"/>
          </w:tcPr>
          <w:p w:rsidR="008B79CC" w:rsidRPr="00A5746B" w:rsidRDefault="008B79CC" w:rsidP="002956A6">
            <w:pPr>
              <w:jc w:val="center"/>
              <w:rPr>
                <w:sz w:val="22"/>
              </w:rPr>
            </w:pPr>
            <w:r w:rsidRPr="00A5746B">
              <w:rPr>
                <w:sz w:val="22"/>
              </w:rPr>
              <w:t>69,55</w:t>
            </w:r>
          </w:p>
        </w:tc>
        <w:tc>
          <w:tcPr>
            <w:tcW w:w="342" w:type="pct"/>
            <w:shd w:val="clear" w:color="auto" w:fill="auto"/>
            <w:noWrap/>
            <w:vAlign w:val="center"/>
          </w:tcPr>
          <w:p w:rsidR="008B79CC" w:rsidRPr="00A5746B" w:rsidRDefault="008B79CC" w:rsidP="002956A6">
            <w:pPr>
              <w:jc w:val="center"/>
              <w:rPr>
                <w:sz w:val="22"/>
              </w:rPr>
            </w:pPr>
            <w:r w:rsidRPr="00A5746B">
              <w:rPr>
                <w:sz w:val="22"/>
              </w:rPr>
              <w:t>69,55</w:t>
            </w:r>
          </w:p>
        </w:tc>
        <w:tc>
          <w:tcPr>
            <w:tcW w:w="331" w:type="pct"/>
            <w:shd w:val="clear" w:color="auto" w:fill="auto"/>
            <w:noWrap/>
            <w:vAlign w:val="center"/>
          </w:tcPr>
          <w:p w:rsidR="008B79CC" w:rsidRPr="00A5746B" w:rsidRDefault="008B79CC" w:rsidP="002956A6">
            <w:pPr>
              <w:jc w:val="center"/>
              <w:rPr>
                <w:sz w:val="22"/>
              </w:rPr>
            </w:pPr>
            <w:r w:rsidRPr="00A5746B">
              <w:rPr>
                <w:sz w:val="22"/>
              </w:rPr>
              <w:t>69,55</w:t>
            </w:r>
          </w:p>
        </w:tc>
        <w:tc>
          <w:tcPr>
            <w:tcW w:w="331" w:type="pct"/>
            <w:shd w:val="clear" w:color="auto" w:fill="auto"/>
            <w:noWrap/>
            <w:vAlign w:val="center"/>
          </w:tcPr>
          <w:p w:rsidR="008B79CC" w:rsidRPr="00A5746B" w:rsidRDefault="008B79CC" w:rsidP="002956A6">
            <w:pPr>
              <w:jc w:val="center"/>
              <w:rPr>
                <w:sz w:val="22"/>
              </w:rPr>
            </w:pPr>
            <w:r w:rsidRPr="00A5746B">
              <w:rPr>
                <w:sz w:val="22"/>
              </w:rPr>
              <w:t>69,55</w:t>
            </w:r>
          </w:p>
        </w:tc>
        <w:tc>
          <w:tcPr>
            <w:tcW w:w="348" w:type="pct"/>
            <w:shd w:val="clear" w:color="auto" w:fill="auto"/>
            <w:vAlign w:val="center"/>
          </w:tcPr>
          <w:p w:rsidR="008B79CC" w:rsidRPr="00A5746B" w:rsidRDefault="008B79CC" w:rsidP="002956A6">
            <w:pPr>
              <w:jc w:val="center"/>
              <w:rPr>
                <w:sz w:val="22"/>
              </w:rPr>
            </w:pPr>
            <w:r w:rsidRPr="00A5746B">
              <w:rPr>
                <w:sz w:val="22"/>
              </w:rPr>
              <w:t>69,55</w:t>
            </w:r>
          </w:p>
        </w:tc>
        <w:tc>
          <w:tcPr>
            <w:tcW w:w="427" w:type="pct"/>
            <w:shd w:val="clear" w:color="auto" w:fill="auto"/>
            <w:vAlign w:val="center"/>
          </w:tcPr>
          <w:p w:rsidR="008B79CC" w:rsidRPr="00A5746B" w:rsidRDefault="008B79CC" w:rsidP="002956A6">
            <w:pPr>
              <w:jc w:val="center"/>
              <w:rPr>
                <w:sz w:val="22"/>
              </w:rPr>
            </w:pPr>
            <w:r w:rsidRPr="00A5746B">
              <w:rPr>
                <w:sz w:val="22"/>
              </w:rPr>
              <w:t>69,55</w:t>
            </w:r>
          </w:p>
        </w:tc>
        <w:tc>
          <w:tcPr>
            <w:tcW w:w="418" w:type="pct"/>
            <w:shd w:val="clear" w:color="auto" w:fill="auto"/>
            <w:vAlign w:val="center"/>
          </w:tcPr>
          <w:p w:rsidR="008B79CC" w:rsidRPr="00A5746B" w:rsidRDefault="008B79CC" w:rsidP="002956A6">
            <w:pPr>
              <w:jc w:val="center"/>
              <w:rPr>
                <w:sz w:val="22"/>
              </w:rPr>
            </w:pPr>
            <w:r w:rsidRPr="00A5746B">
              <w:rPr>
                <w:sz w:val="22"/>
              </w:rPr>
              <w:t>69,55</w:t>
            </w:r>
          </w:p>
        </w:tc>
      </w:tr>
      <w:tr w:rsidR="008B79CC" w:rsidRPr="00A5746B" w:rsidTr="002956A6">
        <w:trPr>
          <w:cantSplit/>
        </w:trPr>
        <w:tc>
          <w:tcPr>
            <w:tcW w:w="273" w:type="pct"/>
            <w:vAlign w:val="bottom"/>
          </w:tcPr>
          <w:p w:rsidR="008B79CC" w:rsidRPr="00F740F7" w:rsidRDefault="008B79CC" w:rsidP="00F740F7">
            <w:pPr>
              <w:jc w:val="center"/>
              <w:rPr>
                <w:sz w:val="22"/>
              </w:rPr>
            </w:pPr>
            <w:r w:rsidRPr="00F740F7">
              <w:rPr>
                <w:sz w:val="22"/>
              </w:rPr>
              <w:t>6.10</w:t>
            </w:r>
          </w:p>
        </w:tc>
        <w:tc>
          <w:tcPr>
            <w:tcW w:w="1387" w:type="pct"/>
            <w:shd w:val="clear" w:color="auto" w:fill="auto"/>
            <w:noWrap/>
            <w:vAlign w:val="center"/>
          </w:tcPr>
          <w:p w:rsidR="008B79CC" w:rsidRPr="00A5746B" w:rsidRDefault="008B79CC" w:rsidP="002956A6">
            <w:pPr>
              <w:jc w:val="center"/>
              <w:rPr>
                <w:sz w:val="20"/>
                <w:szCs w:val="20"/>
              </w:rPr>
            </w:pPr>
            <w:r w:rsidRPr="00A5746B">
              <w:rPr>
                <w:sz w:val="20"/>
                <w:szCs w:val="20"/>
              </w:rPr>
              <w:t>Котельная (с.Укан, ул. Советская, 15б)</w:t>
            </w:r>
          </w:p>
        </w:tc>
        <w:tc>
          <w:tcPr>
            <w:tcW w:w="487" w:type="pct"/>
            <w:shd w:val="clear" w:color="auto" w:fill="auto"/>
            <w:noWrap/>
            <w:vAlign w:val="center"/>
          </w:tcPr>
          <w:p w:rsidR="008B79CC" w:rsidRPr="00A5746B" w:rsidRDefault="008B79CC" w:rsidP="002956A6">
            <w:pPr>
              <w:jc w:val="center"/>
              <w:rPr>
                <w:sz w:val="20"/>
                <w:szCs w:val="20"/>
              </w:rPr>
            </w:pPr>
            <w:r w:rsidRPr="00A5746B">
              <w:rPr>
                <w:sz w:val="20"/>
                <w:szCs w:val="20"/>
              </w:rPr>
              <w:t>%</w:t>
            </w:r>
          </w:p>
        </w:tc>
        <w:tc>
          <w:tcPr>
            <w:tcW w:w="333" w:type="pct"/>
            <w:shd w:val="clear" w:color="auto" w:fill="auto"/>
            <w:noWrap/>
            <w:vAlign w:val="center"/>
          </w:tcPr>
          <w:p w:rsidR="008B79CC" w:rsidRPr="00A5746B" w:rsidRDefault="008B79CC" w:rsidP="002956A6">
            <w:pPr>
              <w:jc w:val="center"/>
              <w:rPr>
                <w:sz w:val="22"/>
              </w:rPr>
            </w:pPr>
            <w:r w:rsidRPr="00A5746B">
              <w:rPr>
                <w:sz w:val="22"/>
              </w:rPr>
              <w:t>221,66</w:t>
            </w:r>
          </w:p>
        </w:tc>
        <w:tc>
          <w:tcPr>
            <w:tcW w:w="323" w:type="pct"/>
            <w:shd w:val="clear" w:color="auto" w:fill="auto"/>
            <w:noWrap/>
            <w:vAlign w:val="center"/>
          </w:tcPr>
          <w:p w:rsidR="008B79CC" w:rsidRPr="00A5746B" w:rsidRDefault="008B79CC" w:rsidP="002956A6">
            <w:pPr>
              <w:jc w:val="center"/>
              <w:rPr>
                <w:sz w:val="22"/>
              </w:rPr>
            </w:pPr>
            <w:r w:rsidRPr="00A5746B">
              <w:rPr>
                <w:sz w:val="22"/>
              </w:rPr>
              <w:t>69,32</w:t>
            </w:r>
          </w:p>
        </w:tc>
        <w:tc>
          <w:tcPr>
            <w:tcW w:w="342" w:type="pct"/>
            <w:shd w:val="clear" w:color="auto" w:fill="auto"/>
            <w:noWrap/>
            <w:vAlign w:val="center"/>
          </w:tcPr>
          <w:p w:rsidR="008B79CC" w:rsidRPr="00A5746B" w:rsidRDefault="008B79CC" w:rsidP="002956A6">
            <w:pPr>
              <w:jc w:val="center"/>
              <w:rPr>
                <w:sz w:val="22"/>
              </w:rPr>
            </w:pPr>
            <w:r w:rsidRPr="00A5746B">
              <w:rPr>
                <w:sz w:val="22"/>
              </w:rPr>
              <w:t>69,32</w:t>
            </w:r>
          </w:p>
        </w:tc>
        <w:tc>
          <w:tcPr>
            <w:tcW w:w="331" w:type="pct"/>
            <w:shd w:val="clear" w:color="auto" w:fill="auto"/>
            <w:noWrap/>
            <w:vAlign w:val="center"/>
          </w:tcPr>
          <w:p w:rsidR="008B79CC" w:rsidRPr="00A5746B" w:rsidRDefault="008B79CC" w:rsidP="002956A6">
            <w:pPr>
              <w:jc w:val="center"/>
              <w:rPr>
                <w:sz w:val="22"/>
              </w:rPr>
            </w:pPr>
            <w:r w:rsidRPr="00A5746B">
              <w:rPr>
                <w:sz w:val="22"/>
              </w:rPr>
              <w:t>69,32</w:t>
            </w:r>
          </w:p>
        </w:tc>
        <w:tc>
          <w:tcPr>
            <w:tcW w:w="331" w:type="pct"/>
            <w:shd w:val="clear" w:color="auto" w:fill="auto"/>
            <w:noWrap/>
            <w:vAlign w:val="center"/>
          </w:tcPr>
          <w:p w:rsidR="008B79CC" w:rsidRPr="00A5746B" w:rsidRDefault="008B79CC" w:rsidP="002956A6">
            <w:pPr>
              <w:jc w:val="center"/>
              <w:rPr>
                <w:sz w:val="22"/>
              </w:rPr>
            </w:pPr>
            <w:r w:rsidRPr="00A5746B">
              <w:rPr>
                <w:sz w:val="22"/>
              </w:rPr>
              <w:t>69,32</w:t>
            </w:r>
          </w:p>
        </w:tc>
        <w:tc>
          <w:tcPr>
            <w:tcW w:w="348" w:type="pct"/>
            <w:shd w:val="clear" w:color="auto" w:fill="auto"/>
            <w:vAlign w:val="center"/>
          </w:tcPr>
          <w:p w:rsidR="008B79CC" w:rsidRPr="00A5746B" w:rsidRDefault="008B79CC" w:rsidP="002956A6">
            <w:pPr>
              <w:jc w:val="center"/>
              <w:rPr>
                <w:sz w:val="22"/>
              </w:rPr>
            </w:pPr>
            <w:r w:rsidRPr="00A5746B">
              <w:rPr>
                <w:sz w:val="22"/>
              </w:rPr>
              <w:t>69,32</w:t>
            </w:r>
          </w:p>
        </w:tc>
        <w:tc>
          <w:tcPr>
            <w:tcW w:w="427" w:type="pct"/>
            <w:shd w:val="clear" w:color="auto" w:fill="auto"/>
            <w:vAlign w:val="center"/>
          </w:tcPr>
          <w:p w:rsidR="008B79CC" w:rsidRPr="00A5746B" w:rsidRDefault="008B79CC" w:rsidP="002956A6">
            <w:pPr>
              <w:jc w:val="center"/>
              <w:rPr>
                <w:sz w:val="22"/>
              </w:rPr>
            </w:pPr>
            <w:r w:rsidRPr="00A5746B">
              <w:rPr>
                <w:sz w:val="22"/>
              </w:rPr>
              <w:t>69,32</w:t>
            </w:r>
          </w:p>
        </w:tc>
        <w:tc>
          <w:tcPr>
            <w:tcW w:w="418" w:type="pct"/>
            <w:shd w:val="clear" w:color="auto" w:fill="auto"/>
            <w:vAlign w:val="center"/>
          </w:tcPr>
          <w:p w:rsidR="008B79CC" w:rsidRPr="00A5746B" w:rsidRDefault="008B79CC" w:rsidP="002956A6">
            <w:pPr>
              <w:jc w:val="center"/>
              <w:rPr>
                <w:sz w:val="22"/>
              </w:rPr>
            </w:pPr>
            <w:r w:rsidRPr="00A5746B">
              <w:rPr>
                <w:sz w:val="22"/>
              </w:rPr>
              <w:t>69,32</w:t>
            </w:r>
          </w:p>
        </w:tc>
      </w:tr>
      <w:tr w:rsidR="008B79CC" w:rsidRPr="00A5746B" w:rsidTr="002956A6">
        <w:trPr>
          <w:cantSplit/>
        </w:trPr>
        <w:tc>
          <w:tcPr>
            <w:tcW w:w="273" w:type="pct"/>
            <w:vAlign w:val="bottom"/>
          </w:tcPr>
          <w:p w:rsidR="008B79CC" w:rsidRPr="00F740F7" w:rsidRDefault="008B79CC" w:rsidP="00F740F7">
            <w:pPr>
              <w:jc w:val="center"/>
              <w:rPr>
                <w:sz w:val="22"/>
              </w:rPr>
            </w:pPr>
            <w:r w:rsidRPr="00F740F7">
              <w:rPr>
                <w:sz w:val="22"/>
              </w:rPr>
              <w:t>6.11</w:t>
            </w:r>
          </w:p>
        </w:tc>
        <w:tc>
          <w:tcPr>
            <w:tcW w:w="1387" w:type="pct"/>
            <w:shd w:val="clear" w:color="auto" w:fill="auto"/>
            <w:noWrap/>
            <w:vAlign w:val="center"/>
          </w:tcPr>
          <w:p w:rsidR="008B79CC" w:rsidRPr="00A5746B" w:rsidRDefault="008B79CC" w:rsidP="002956A6">
            <w:pPr>
              <w:jc w:val="center"/>
              <w:rPr>
                <w:sz w:val="20"/>
                <w:szCs w:val="20"/>
              </w:rPr>
            </w:pPr>
            <w:r w:rsidRPr="00A5746B">
              <w:rPr>
                <w:sz w:val="20"/>
                <w:szCs w:val="20"/>
              </w:rPr>
              <w:t>Котельная (п. Яр, ул. Ворошилова, 10ж)</w:t>
            </w:r>
          </w:p>
        </w:tc>
        <w:tc>
          <w:tcPr>
            <w:tcW w:w="487" w:type="pct"/>
            <w:shd w:val="clear" w:color="auto" w:fill="auto"/>
            <w:noWrap/>
            <w:vAlign w:val="center"/>
          </w:tcPr>
          <w:p w:rsidR="008B79CC" w:rsidRPr="00A5746B" w:rsidRDefault="008B79CC" w:rsidP="002956A6">
            <w:pPr>
              <w:jc w:val="center"/>
              <w:rPr>
                <w:sz w:val="20"/>
                <w:szCs w:val="20"/>
              </w:rPr>
            </w:pPr>
            <w:r w:rsidRPr="00A5746B">
              <w:rPr>
                <w:sz w:val="20"/>
                <w:szCs w:val="20"/>
              </w:rPr>
              <w:t>%</w:t>
            </w:r>
          </w:p>
        </w:tc>
        <w:tc>
          <w:tcPr>
            <w:tcW w:w="333" w:type="pct"/>
            <w:shd w:val="clear" w:color="auto" w:fill="auto"/>
            <w:noWrap/>
            <w:vAlign w:val="center"/>
          </w:tcPr>
          <w:p w:rsidR="008B79CC" w:rsidRPr="00A5746B" w:rsidRDefault="008B79CC" w:rsidP="002956A6">
            <w:pPr>
              <w:jc w:val="center"/>
              <w:rPr>
                <w:sz w:val="22"/>
              </w:rPr>
            </w:pPr>
            <w:r w:rsidRPr="00A5746B">
              <w:rPr>
                <w:sz w:val="22"/>
              </w:rPr>
              <w:t>170,35</w:t>
            </w:r>
          </w:p>
        </w:tc>
        <w:tc>
          <w:tcPr>
            <w:tcW w:w="323" w:type="pct"/>
            <w:shd w:val="clear" w:color="auto" w:fill="auto"/>
            <w:noWrap/>
            <w:vAlign w:val="center"/>
          </w:tcPr>
          <w:p w:rsidR="008B79CC" w:rsidRPr="00A5746B" w:rsidRDefault="008B79CC" w:rsidP="002956A6">
            <w:pPr>
              <w:jc w:val="center"/>
              <w:rPr>
                <w:sz w:val="22"/>
              </w:rPr>
            </w:pPr>
            <w:r w:rsidRPr="00A5746B">
              <w:rPr>
                <w:sz w:val="22"/>
              </w:rPr>
              <w:t>34,17</w:t>
            </w:r>
          </w:p>
        </w:tc>
        <w:tc>
          <w:tcPr>
            <w:tcW w:w="342" w:type="pct"/>
            <w:shd w:val="clear" w:color="auto" w:fill="auto"/>
            <w:noWrap/>
            <w:vAlign w:val="center"/>
          </w:tcPr>
          <w:p w:rsidR="008B79CC" w:rsidRPr="00A5746B" w:rsidRDefault="008B79CC" w:rsidP="002956A6">
            <w:pPr>
              <w:jc w:val="center"/>
              <w:rPr>
                <w:sz w:val="22"/>
              </w:rPr>
            </w:pPr>
            <w:r w:rsidRPr="00A5746B">
              <w:rPr>
                <w:sz w:val="22"/>
              </w:rPr>
              <w:t>34,17</w:t>
            </w:r>
          </w:p>
        </w:tc>
        <w:tc>
          <w:tcPr>
            <w:tcW w:w="331" w:type="pct"/>
            <w:shd w:val="clear" w:color="auto" w:fill="auto"/>
            <w:noWrap/>
            <w:vAlign w:val="center"/>
          </w:tcPr>
          <w:p w:rsidR="008B79CC" w:rsidRPr="00A5746B" w:rsidRDefault="008B79CC" w:rsidP="002956A6">
            <w:pPr>
              <w:jc w:val="center"/>
              <w:rPr>
                <w:sz w:val="22"/>
              </w:rPr>
            </w:pPr>
            <w:r w:rsidRPr="00A5746B">
              <w:rPr>
                <w:sz w:val="22"/>
              </w:rPr>
              <w:t>34,17</w:t>
            </w:r>
          </w:p>
        </w:tc>
        <w:tc>
          <w:tcPr>
            <w:tcW w:w="331" w:type="pct"/>
            <w:shd w:val="clear" w:color="auto" w:fill="auto"/>
            <w:noWrap/>
            <w:vAlign w:val="center"/>
          </w:tcPr>
          <w:p w:rsidR="008B79CC" w:rsidRPr="00A5746B" w:rsidRDefault="008B79CC" w:rsidP="002956A6">
            <w:pPr>
              <w:jc w:val="center"/>
              <w:rPr>
                <w:sz w:val="22"/>
              </w:rPr>
            </w:pPr>
            <w:r w:rsidRPr="00A5746B">
              <w:rPr>
                <w:sz w:val="22"/>
              </w:rPr>
              <w:t>34,17</w:t>
            </w:r>
          </w:p>
        </w:tc>
        <w:tc>
          <w:tcPr>
            <w:tcW w:w="348" w:type="pct"/>
            <w:shd w:val="clear" w:color="auto" w:fill="auto"/>
            <w:vAlign w:val="center"/>
          </w:tcPr>
          <w:p w:rsidR="008B79CC" w:rsidRPr="00A5746B" w:rsidRDefault="008B79CC" w:rsidP="002956A6">
            <w:pPr>
              <w:jc w:val="center"/>
              <w:rPr>
                <w:sz w:val="22"/>
              </w:rPr>
            </w:pPr>
            <w:r w:rsidRPr="00A5746B">
              <w:rPr>
                <w:sz w:val="22"/>
              </w:rPr>
              <w:t>34,17</w:t>
            </w:r>
          </w:p>
        </w:tc>
        <w:tc>
          <w:tcPr>
            <w:tcW w:w="427" w:type="pct"/>
            <w:shd w:val="clear" w:color="auto" w:fill="auto"/>
            <w:vAlign w:val="center"/>
          </w:tcPr>
          <w:p w:rsidR="008B79CC" w:rsidRPr="00A5746B" w:rsidRDefault="008B79CC" w:rsidP="002956A6">
            <w:pPr>
              <w:jc w:val="center"/>
              <w:rPr>
                <w:sz w:val="22"/>
              </w:rPr>
            </w:pPr>
            <w:r w:rsidRPr="00A5746B">
              <w:rPr>
                <w:sz w:val="22"/>
              </w:rPr>
              <w:t>34,17</w:t>
            </w:r>
          </w:p>
        </w:tc>
        <w:tc>
          <w:tcPr>
            <w:tcW w:w="418" w:type="pct"/>
            <w:shd w:val="clear" w:color="auto" w:fill="auto"/>
            <w:vAlign w:val="center"/>
          </w:tcPr>
          <w:p w:rsidR="008B79CC" w:rsidRPr="00A5746B" w:rsidRDefault="008B79CC" w:rsidP="002956A6">
            <w:pPr>
              <w:jc w:val="center"/>
              <w:rPr>
                <w:sz w:val="22"/>
              </w:rPr>
            </w:pPr>
            <w:r w:rsidRPr="00A5746B">
              <w:rPr>
                <w:sz w:val="22"/>
              </w:rPr>
              <w:t>34,17</w:t>
            </w:r>
          </w:p>
        </w:tc>
      </w:tr>
      <w:tr w:rsidR="008B79CC" w:rsidRPr="00A5746B" w:rsidTr="002956A6">
        <w:trPr>
          <w:cantSplit/>
        </w:trPr>
        <w:tc>
          <w:tcPr>
            <w:tcW w:w="273" w:type="pct"/>
            <w:vAlign w:val="bottom"/>
          </w:tcPr>
          <w:p w:rsidR="008B79CC" w:rsidRPr="00F740F7" w:rsidRDefault="008B79CC" w:rsidP="00F740F7">
            <w:pPr>
              <w:jc w:val="center"/>
              <w:rPr>
                <w:sz w:val="22"/>
              </w:rPr>
            </w:pPr>
            <w:r w:rsidRPr="00F740F7">
              <w:rPr>
                <w:sz w:val="22"/>
              </w:rPr>
              <w:t>6.12</w:t>
            </w:r>
          </w:p>
        </w:tc>
        <w:tc>
          <w:tcPr>
            <w:tcW w:w="1387" w:type="pct"/>
            <w:shd w:val="clear" w:color="auto" w:fill="auto"/>
            <w:noWrap/>
            <w:vAlign w:val="center"/>
          </w:tcPr>
          <w:p w:rsidR="008B79CC" w:rsidRPr="00A5746B" w:rsidRDefault="008B79CC" w:rsidP="002956A6">
            <w:pPr>
              <w:jc w:val="center"/>
              <w:rPr>
                <w:sz w:val="20"/>
                <w:szCs w:val="20"/>
              </w:rPr>
            </w:pPr>
            <w:r w:rsidRPr="00A5746B">
              <w:rPr>
                <w:sz w:val="20"/>
                <w:szCs w:val="20"/>
              </w:rPr>
              <w:t>Котельная (д.Бармашур, ул. Советская, 42а)</w:t>
            </w:r>
          </w:p>
        </w:tc>
        <w:tc>
          <w:tcPr>
            <w:tcW w:w="487" w:type="pct"/>
            <w:shd w:val="clear" w:color="auto" w:fill="auto"/>
            <w:noWrap/>
            <w:vAlign w:val="center"/>
          </w:tcPr>
          <w:p w:rsidR="008B79CC" w:rsidRPr="00A5746B" w:rsidRDefault="008B79CC" w:rsidP="002956A6">
            <w:pPr>
              <w:jc w:val="center"/>
              <w:rPr>
                <w:sz w:val="20"/>
                <w:szCs w:val="20"/>
              </w:rPr>
            </w:pPr>
            <w:r w:rsidRPr="00A5746B">
              <w:rPr>
                <w:sz w:val="20"/>
                <w:szCs w:val="20"/>
              </w:rPr>
              <w:t>%</w:t>
            </w:r>
          </w:p>
        </w:tc>
        <w:tc>
          <w:tcPr>
            <w:tcW w:w="333" w:type="pct"/>
            <w:shd w:val="clear" w:color="auto" w:fill="auto"/>
            <w:noWrap/>
            <w:vAlign w:val="center"/>
          </w:tcPr>
          <w:p w:rsidR="008B79CC" w:rsidRPr="00A5746B" w:rsidRDefault="008B79CC" w:rsidP="002956A6">
            <w:pPr>
              <w:jc w:val="center"/>
              <w:rPr>
                <w:sz w:val="22"/>
              </w:rPr>
            </w:pPr>
            <w:r w:rsidRPr="00A5746B">
              <w:rPr>
                <w:sz w:val="22"/>
              </w:rPr>
              <w:t>73,84</w:t>
            </w:r>
          </w:p>
        </w:tc>
        <w:tc>
          <w:tcPr>
            <w:tcW w:w="323" w:type="pct"/>
            <w:shd w:val="clear" w:color="auto" w:fill="auto"/>
            <w:noWrap/>
            <w:vAlign w:val="center"/>
          </w:tcPr>
          <w:p w:rsidR="008B79CC" w:rsidRPr="00A5746B" w:rsidRDefault="008B79CC" w:rsidP="002956A6">
            <w:pPr>
              <w:jc w:val="center"/>
              <w:rPr>
                <w:sz w:val="22"/>
              </w:rPr>
            </w:pPr>
            <w:r w:rsidRPr="00A5746B">
              <w:rPr>
                <w:sz w:val="22"/>
              </w:rPr>
              <w:t>56,82</w:t>
            </w:r>
          </w:p>
        </w:tc>
        <w:tc>
          <w:tcPr>
            <w:tcW w:w="342" w:type="pct"/>
            <w:shd w:val="clear" w:color="auto" w:fill="auto"/>
            <w:noWrap/>
            <w:vAlign w:val="center"/>
          </w:tcPr>
          <w:p w:rsidR="008B79CC" w:rsidRPr="00A5746B" w:rsidRDefault="008B79CC" w:rsidP="002956A6">
            <w:pPr>
              <w:jc w:val="center"/>
              <w:rPr>
                <w:sz w:val="22"/>
              </w:rPr>
            </w:pPr>
            <w:r w:rsidRPr="00A5746B">
              <w:rPr>
                <w:sz w:val="22"/>
              </w:rPr>
              <w:t>56,82</w:t>
            </w:r>
          </w:p>
        </w:tc>
        <w:tc>
          <w:tcPr>
            <w:tcW w:w="331" w:type="pct"/>
            <w:shd w:val="clear" w:color="auto" w:fill="auto"/>
            <w:noWrap/>
            <w:vAlign w:val="center"/>
          </w:tcPr>
          <w:p w:rsidR="008B79CC" w:rsidRPr="00A5746B" w:rsidRDefault="008B79CC" w:rsidP="002956A6">
            <w:pPr>
              <w:jc w:val="center"/>
              <w:rPr>
                <w:sz w:val="22"/>
              </w:rPr>
            </w:pPr>
            <w:r w:rsidRPr="00A5746B">
              <w:rPr>
                <w:sz w:val="22"/>
              </w:rPr>
              <w:t>56,82</w:t>
            </w:r>
          </w:p>
        </w:tc>
        <w:tc>
          <w:tcPr>
            <w:tcW w:w="331" w:type="pct"/>
            <w:shd w:val="clear" w:color="auto" w:fill="auto"/>
            <w:noWrap/>
            <w:vAlign w:val="center"/>
          </w:tcPr>
          <w:p w:rsidR="008B79CC" w:rsidRPr="00A5746B" w:rsidRDefault="008B79CC" w:rsidP="002956A6">
            <w:pPr>
              <w:jc w:val="center"/>
              <w:rPr>
                <w:sz w:val="22"/>
              </w:rPr>
            </w:pPr>
            <w:r w:rsidRPr="00A5746B">
              <w:rPr>
                <w:sz w:val="22"/>
              </w:rPr>
              <w:t>56,82</w:t>
            </w:r>
          </w:p>
        </w:tc>
        <w:tc>
          <w:tcPr>
            <w:tcW w:w="348" w:type="pct"/>
            <w:shd w:val="clear" w:color="auto" w:fill="auto"/>
            <w:vAlign w:val="center"/>
          </w:tcPr>
          <w:p w:rsidR="008B79CC" w:rsidRPr="00A5746B" w:rsidRDefault="008B79CC" w:rsidP="002956A6">
            <w:pPr>
              <w:jc w:val="center"/>
              <w:rPr>
                <w:sz w:val="22"/>
              </w:rPr>
            </w:pPr>
            <w:r w:rsidRPr="00A5746B">
              <w:rPr>
                <w:sz w:val="22"/>
              </w:rPr>
              <w:t>56,82</w:t>
            </w:r>
          </w:p>
        </w:tc>
        <w:tc>
          <w:tcPr>
            <w:tcW w:w="427" w:type="pct"/>
            <w:shd w:val="clear" w:color="auto" w:fill="auto"/>
            <w:vAlign w:val="center"/>
          </w:tcPr>
          <w:p w:rsidR="008B79CC" w:rsidRPr="00A5746B" w:rsidRDefault="008B79CC" w:rsidP="002956A6">
            <w:pPr>
              <w:jc w:val="center"/>
              <w:rPr>
                <w:sz w:val="22"/>
              </w:rPr>
            </w:pPr>
            <w:r w:rsidRPr="00A5746B">
              <w:rPr>
                <w:sz w:val="22"/>
              </w:rPr>
              <w:t>56,82</w:t>
            </w:r>
          </w:p>
        </w:tc>
        <w:tc>
          <w:tcPr>
            <w:tcW w:w="418" w:type="pct"/>
            <w:shd w:val="clear" w:color="auto" w:fill="auto"/>
            <w:vAlign w:val="center"/>
          </w:tcPr>
          <w:p w:rsidR="008B79CC" w:rsidRPr="00A5746B" w:rsidRDefault="008B79CC" w:rsidP="002956A6">
            <w:pPr>
              <w:jc w:val="center"/>
              <w:rPr>
                <w:sz w:val="22"/>
              </w:rPr>
            </w:pPr>
            <w:r w:rsidRPr="00A5746B">
              <w:rPr>
                <w:sz w:val="22"/>
              </w:rPr>
              <w:t>56,82</w:t>
            </w:r>
          </w:p>
        </w:tc>
      </w:tr>
      <w:tr w:rsidR="008B79CC" w:rsidRPr="00A5746B" w:rsidTr="002956A6">
        <w:trPr>
          <w:cantSplit/>
        </w:trPr>
        <w:tc>
          <w:tcPr>
            <w:tcW w:w="273" w:type="pct"/>
            <w:vAlign w:val="bottom"/>
          </w:tcPr>
          <w:p w:rsidR="008B79CC" w:rsidRPr="00F740F7" w:rsidRDefault="008B79CC" w:rsidP="00F740F7">
            <w:pPr>
              <w:jc w:val="center"/>
              <w:rPr>
                <w:sz w:val="22"/>
              </w:rPr>
            </w:pPr>
            <w:r w:rsidRPr="00F740F7">
              <w:rPr>
                <w:sz w:val="22"/>
              </w:rPr>
              <w:t>6.13</w:t>
            </w:r>
          </w:p>
        </w:tc>
        <w:tc>
          <w:tcPr>
            <w:tcW w:w="1387" w:type="pct"/>
            <w:shd w:val="clear" w:color="auto" w:fill="auto"/>
            <w:noWrap/>
            <w:vAlign w:val="center"/>
          </w:tcPr>
          <w:p w:rsidR="008B79CC" w:rsidRPr="00A5746B" w:rsidRDefault="008B79CC" w:rsidP="002956A6">
            <w:pPr>
              <w:jc w:val="center"/>
              <w:rPr>
                <w:sz w:val="20"/>
                <w:szCs w:val="20"/>
              </w:rPr>
            </w:pPr>
            <w:r w:rsidRPr="00A5746B">
              <w:rPr>
                <w:sz w:val="20"/>
                <w:szCs w:val="20"/>
              </w:rPr>
              <w:t>Котельная (п.Яр, ул. Вокзальная, 21Б)</w:t>
            </w:r>
          </w:p>
        </w:tc>
        <w:tc>
          <w:tcPr>
            <w:tcW w:w="487" w:type="pct"/>
            <w:shd w:val="clear" w:color="auto" w:fill="auto"/>
            <w:noWrap/>
            <w:vAlign w:val="center"/>
          </w:tcPr>
          <w:p w:rsidR="008B79CC" w:rsidRPr="00A5746B" w:rsidRDefault="008B79CC" w:rsidP="002956A6">
            <w:pPr>
              <w:jc w:val="center"/>
              <w:rPr>
                <w:sz w:val="20"/>
                <w:szCs w:val="20"/>
              </w:rPr>
            </w:pPr>
            <w:r w:rsidRPr="00A5746B">
              <w:rPr>
                <w:sz w:val="20"/>
                <w:szCs w:val="20"/>
              </w:rPr>
              <w:t>%</w:t>
            </w:r>
          </w:p>
        </w:tc>
        <w:tc>
          <w:tcPr>
            <w:tcW w:w="333" w:type="pct"/>
            <w:shd w:val="clear" w:color="auto" w:fill="auto"/>
            <w:noWrap/>
            <w:vAlign w:val="center"/>
          </w:tcPr>
          <w:p w:rsidR="008B79CC" w:rsidRPr="00A5746B" w:rsidRDefault="008B79CC" w:rsidP="002956A6">
            <w:pPr>
              <w:jc w:val="center"/>
              <w:rPr>
                <w:sz w:val="22"/>
              </w:rPr>
            </w:pPr>
            <w:r w:rsidRPr="00A5746B">
              <w:rPr>
                <w:sz w:val="22"/>
              </w:rPr>
              <w:t>0,70</w:t>
            </w:r>
          </w:p>
        </w:tc>
        <w:tc>
          <w:tcPr>
            <w:tcW w:w="323" w:type="pct"/>
            <w:shd w:val="clear" w:color="auto" w:fill="auto"/>
            <w:noWrap/>
            <w:vAlign w:val="center"/>
          </w:tcPr>
          <w:p w:rsidR="008B79CC" w:rsidRPr="00A5746B" w:rsidRDefault="008B79CC" w:rsidP="002956A6">
            <w:pPr>
              <w:jc w:val="center"/>
              <w:rPr>
                <w:sz w:val="22"/>
              </w:rPr>
            </w:pPr>
            <w:r w:rsidRPr="00A5746B">
              <w:rPr>
                <w:sz w:val="22"/>
              </w:rPr>
              <w:t>69,77</w:t>
            </w:r>
          </w:p>
        </w:tc>
        <w:tc>
          <w:tcPr>
            <w:tcW w:w="342" w:type="pct"/>
            <w:shd w:val="clear" w:color="auto" w:fill="auto"/>
            <w:noWrap/>
            <w:vAlign w:val="center"/>
          </w:tcPr>
          <w:p w:rsidR="008B79CC" w:rsidRPr="00A5746B" w:rsidRDefault="008B79CC" w:rsidP="002956A6">
            <w:pPr>
              <w:jc w:val="center"/>
              <w:rPr>
                <w:sz w:val="22"/>
              </w:rPr>
            </w:pPr>
            <w:r w:rsidRPr="00A5746B">
              <w:rPr>
                <w:sz w:val="22"/>
              </w:rPr>
              <w:t>69,77</w:t>
            </w:r>
          </w:p>
        </w:tc>
        <w:tc>
          <w:tcPr>
            <w:tcW w:w="331" w:type="pct"/>
            <w:shd w:val="clear" w:color="auto" w:fill="auto"/>
            <w:noWrap/>
            <w:vAlign w:val="center"/>
          </w:tcPr>
          <w:p w:rsidR="008B79CC" w:rsidRPr="00A5746B" w:rsidRDefault="008B79CC" w:rsidP="002956A6">
            <w:pPr>
              <w:jc w:val="center"/>
              <w:rPr>
                <w:sz w:val="22"/>
              </w:rPr>
            </w:pPr>
            <w:r w:rsidRPr="00A5746B">
              <w:rPr>
                <w:sz w:val="22"/>
              </w:rPr>
              <w:t>69,77</w:t>
            </w:r>
          </w:p>
        </w:tc>
        <w:tc>
          <w:tcPr>
            <w:tcW w:w="331" w:type="pct"/>
            <w:shd w:val="clear" w:color="auto" w:fill="auto"/>
            <w:noWrap/>
            <w:vAlign w:val="center"/>
          </w:tcPr>
          <w:p w:rsidR="008B79CC" w:rsidRPr="00A5746B" w:rsidRDefault="008B79CC" w:rsidP="002956A6">
            <w:pPr>
              <w:jc w:val="center"/>
              <w:rPr>
                <w:sz w:val="22"/>
              </w:rPr>
            </w:pPr>
            <w:r w:rsidRPr="00A5746B">
              <w:rPr>
                <w:sz w:val="22"/>
              </w:rPr>
              <w:t>69,77</w:t>
            </w:r>
          </w:p>
        </w:tc>
        <w:tc>
          <w:tcPr>
            <w:tcW w:w="348" w:type="pct"/>
            <w:shd w:val="clear" w:color="auto" w:fill="auto"/>
            <w:vAlign w:val="center"/>
          </w:tcPr>
          <w:p w:rsidR="008B79CC" w:rsidRPr="00A5746B" w:rsidRDefault="008B79CC" w:rsidP="002956A6">
            <w:pPr>
              <w:jc w:val="center"/>
              <w:rPr>
                <w:sz w:val="22"/>
              </w:rPr>
            </w:pPr>
            <w:r w:rsidRPr="00A5746B">
              <w:rPr>
                <w:sz w:val="22"/>
              </w:rPr>
              <w:t>69,77</w:t>
            </w:r>
          </w:p>
        </w:tc>
        <w:tc>
          <w:tcPr>
            <w:tcW w:w="427" w:type="pct"/>
            <w:shd w:val="clear" w:color="auto" w:fill="auto"/>
            <w:vAlign w:val="center"/>
          </w:tcPr>
          <w:p w:rsidR="008B79CC" w:rsidRPr="00A5746B" w:rsidRDefault="008B79CC" w:rsidP="002956A6">
            <w:pPr>
              <w:jc w:val="center"/>
              <w:rPr>
                <w:sz w:val="22"/>
              </w:rPr>
            </w:pPr>
            <w:r w:rsidRPr="00A5746B">
              <w:rPr>
                <w:sz w:val="22"/>
              </w:rPr>
              <w:t>69,77</w:t>
            </w:r>
          </w:p>
        </w:tc>
        <w:tc>
          <w:tcPr>
            <w:tcW w:w="418" w:type="pct"/>
            <w:shd w:val="clear" w:color="auto" w:fill="auto"/>
            <w:vAlign w:val="center"/>
          </w:tcPr>
          <w:p w:rsidR="008B79CC" w:rsidRPr="00A5746B" w:rsidRDefault="008B79CC" w:rsidP="002956A6">
            <w:pPr>
              <w:jc w:val="center"/>
              <w:rPr>
                <w:sz w:val="22"/>
              </w:rPr>
            </w:pPr>
            <w:r w:rsidRPr="00A5746B">
              <w:rPr>
                <w:sz w:val="22"/>
              </w:rPr>
              <w:t>69,77</w:t>
            </w:r>
          </w:p>
        </w:tc>
      </w:tr>
      <w:tr w:rsidR="008B79CC" w:rsidRPr="00A5746B" w:rsidTr="002956A6">
        <w:trPr>
          <w:cantSplit/>
        </w:trPr>
        <w:tc>
          <w:tcPr>
            <w:tcW w:w="273" w:type="pct"/>
            <w:vAlign w:val="bottom"/>
          </w:tcPr>
          <w:p w:rsidR="008B79CC" w:rsidRPr="00F740F7" w:rsidRDefault="008B79CC" w:rsidP="00F740F7">
            <w:pPr>
              <w:jc w:val="center"/>
              <w:rPr>
                <w:sz w:val="22"/>
              </w:rPr>
            </w:pPr>
            <w:r w:rsidRPr="00F740F7">
              <w:rPr>
                <w:sz w:val="22"/>
              </w:rPr>
              <w:t>6.14</w:t>
            </w:r>
          </w:p>
        </w:tc>
        <w:tc>
          <w:tcPr>
            <w:tcW w:w="1387" w:type="pct"/>
            <w:shd w:val="clear" w:color="auto" w:fill="auto"/>
            <w:noWrap/>
            <w:vAlign w:val="center"/>
          </w:tcPr>
          <w:p w:rsidR="008B79CC" w:rsidRPr="00A5746B" w:rsidRDefault="008B79CC" w:rsidP="002956A6">
            <w:pPr>
              <w:jc w:val="center"/>
              <w:rPr>
                <w:sz w:val="20"/>
                <w:szCs w:val="20"/>
              </w:rPr>
            </w:pPr>
            <w:r w:rsidRPr="00A5746B">
              <w:rPr>
                <w:sz w:val="20"/>
                <w:szCs w:val="20"/>
              </w:rPr>
              <w:t>Котельная (п.Яр, ул. Горького, 23)</w:t>
            </w:r>
          </w:p>
        </w:tc>
        <w:tc>
          <w:tcPr>
            <w:tcW w:w="487" w:type="pct"/>
            <w:shd w:val="clear" w:color="auto" w:fill="auto"/>
            <w:noWrap/>
            <w:vAlign w:val="center"/>
          </w:tcPr>
          <w:p w:rsidR="008B79CC" w:rsidRPr="00A5746B" w:rsidRDefault="008B79CC" w:rsidP="002956A6">
            <w:pPr>
              <w:jc w:val="center"/>
              <w:rPr>
                <w:sz w:val="20"/>
                <w:szCs w:val="20"/>
              </w:rPr>
            </w:pPr>
            <w:r w:rsidRPr="00A5746B">
              <w:rPr>
                <w:sz w:val="20"/>
                <w:szCs w:val="20"/>
              </w:rPr>
              <w:t>%</w:t>
            </w:r>
          </w:p>
        </w:tc>
        <w:tc>
          <w:tcPr>
            <w:tcW w:w="333" w:type="pct"/>
            <w:shd w:val="clear" w:color="auto" w:fill="auto"/>
            <w:noWrap/>
            <w:vAlign w:val="center"/>
          </w:tcPr>
          <w:p w:rsidR="008B79CC" w:rsidRPr="00A5746B" w:rsidRDefault="008B79CC" w:rsidP="002956A6">
            <w:pPr>
              <w:jc w:val="center"/>
              <w:rPr>
                <w:sz w:val="22"/>
              </w:rPr>
            </w:pPr>
            <w:r w:rsidRPr="00A5746B">
              <w:rPr>
                <w:sz w:val="22"/>
              </w:rPr>
              <w:t>61,63</w:t>
            </w:r>
          </w:p>
        </w:tc>
        <w:tc>
          <w:tcPr>
            <w:tcW w:w="323" w:type="pct"/>
            <w:shd w:val="clear" w:color="auto" w:fill="auto"/>
            <w:noWrap/>
            <w:vAlign w:val="center"/>
          </w:tcPr>
          <w:p w:rsidR="008B79CC" w:rsidRPr="00A5746B" w:rsidRDefault="008B79CC" w:rsidP="002956A6">
            <w:pPr>
              <w:jc w:val="center"/>
              <w:rPr>
                <w:sz w:val="22"/>
              </w:rPr>
            </w:pPr>
            <w:r w:rsidRPr="00A5746B">
              <w:rPr>
                <w:sz w:val="22"/>
              </w:rPr>
              <w:t>82,17</w:t>
            </w:r>
          </w:p>
        </w:tc>
        <w:tc>
          <w:tcPr>
            <w:tcW w:w="342" w:type="pct"/>
            <w:shd w:val="clear" w:color="auto" w:fill="auto"/>
            <w:noWrap/>
            <w:vAlign w:val="center"/>
          </w:tcPr>
          <w:p w:rsidR="008B79CC" w:rsidRPr="00A5746B" w:rsidRDefault="008B79CC" w:rsidP="002956A6">
            <w:pPr>
              <w:jc w:val="center"/>
              <w:rPr>
                <w:sz w:val="22"/>
              </w:rPr>
            </w:pPr>
            <w:r w:rsidRPr="00A5746B">
              <w:rPr>
                <w:sz w:val="22"/>
              </w:rPr>
              <w:t>82,17</w:t>
            </w:r>
          </w:p>
        </w:tc>
        <w:tc>
          <w:tcPr>
            <w:tcW w:w="331" w:type="pct"/>
            <w:shd w:val="clear" w:color="auto" w:fill="auto"/>
            <w:noWrap/>
            <w:vAlign w:val="center"/>
          </w:tcPr>
          <w:p w:rsidR="008B79CC" w:rsidRPr="00A5746B" w:rsidRDefault="008B79CC" w:rsidP="002956A6">
            <w:pPr>
              <w:jc w:val="center"/>
              <w:rPr>
                <w:sz w:val="22"/>
              </w:rPr>
            </w:pPr>
            <w:r w:rsidRPr="00A5746B">
              <w:rPr>
                <w:sz w:val="22"/>
              </w:rPr>
              <w:t>82,17</w:t>
            </w:r>
          </w:p>
        </w:tc>
        <w:tc>
          <w:tcPr>
            <w:tcW w:w="331" w:type="pct"/>
            <w:shd w:val="clear" w:color="auto" w:fill="auto"/>
            <w:noWrap/>
            <w:vAlign w:val="center"/>
          </w:tcPr>
          <w:p w:rsidR="008B79CC" w:rsidRPr="00A5746B" w:rsidRDefault="008B79CC" w:rsidP="002956A6">
            <w:pPr>
              <w:jc w:val="center"/>
              <w:rPr>
                <w:sz w:val="22"/>
              </w:rPr>
            </w:pPr>
            <w:r w:rsidRPr="00A5746B">
              <w:rPr>
                <w:sz w:val="22"/>
              </w:rPr>
              <w:t>82,17</w:t>
            </w:r>
          </w:p>
        </w:tc>
        <w:tc>
          <w:tcPr>
            <w:tcW w:w="348" w:type="pct"/>
            <w:shd w:val="clear" w:color="auto" w:fill="auto"/>
            <w:vAlign w:val="center"/>
          </w:tcPr>
          <w:p w:rsidR="008B79CC" w:rsidRPr="00A5746B" w:rsidRDefault="008B79CC" w:rsidP="002956A6">
            <w:pPr>
              <w:jc w:val="center"/>
              <w:rPr>
                <w:sz w:val="22"/>
              </w:rPr>
            </w:pPr>
            <w:r w:rsidRPr="00A5746B">
              <w:rPr>
                <w:sz w:val="22"/>
              </w:rPr>
              <w:t>82,17</w:t>
            </w:r>
          </w:p>
        </w:tc>
        <w:tc>
          <w:tcPr>
            <w:tcW w:w="427" w:type="pct"/>
            <w:shd w:val="clear" w:color="auto" w:fill="auto"/>
            <w:vAlign w:val="center"/>
          </w:tcPr>
          <w:p w:rsidR="008B79CC" w:rsidRPr="00A5746B" w:rsidRDefault="008B79CC" w:rsidP="002956A6">
            <w:pPr>
              <w:jc w:val="center"/>
              <w:rPr>
                <w:sz w:val="22"/>
              </w:rPr>
            </w:pPr>
            <w:r w:rsidRPr="00A5746B">
              <w:rPr>
                <w:sz w:val="22"/>
              </w:rPr>
              <w:t>82,17</w:t>
            </w:r>
          </w:p>
        </w:tc>
        <w:tc>
          <w:tcPr>
            <w:tcW w:w="418" w:type="pct"/>
            <w:shd w:val="clear" w:color="auto" w:fill="auto"/>
            <w:vAlign w:val="center"/>
          </w:tcPr>
          <w:p w:rsidR="008B79CC" w:rsidRPr="00A5746B" w:rsidRDefault="008B79CC" w:rsidP="002956A6">
            <w:pPr>
              <w:jc w:val="center"/>
              <w:rPr>
                <w:sz w:val="22"/>
              </w:rPr>
            </w:pPr>
            <w:r w:rsidRPr="00A5746B">
              <w:rPr>
                <w:sz w:val="22"/>
              </w:rPr>
              <w:t>82,17</w:t>
            </w:r>
          </w:p>
        </w:tc>
      </w:tr>
      <w:tr w:rsidR="008B79CC" w:rsidRPr="00A5746B" w:rsidTr="002956A6">
        <w:trPr>
          <w:cantSplit/>
        </w:trPr>
        <w:tc>
          <w:tcPr>
            <w:tcW w:w="273" w:type="pct"/>
            <w:vAlign w:val="bottom"/>
          </w:tcPr>
          <w:p w:rsidR="008B79CC" w:rsidRPr="00F740F7" w:rsidRDefault="008B79CC" w:rsidP="00F740F7">
            <w:pPr>
              <w:jc w:val="center"/>
              <w:rPr>
                <w:sz w:val="22"/>
              </w:rPr>
            </w:pPr>
            <w:r w:rsidRPr="00F740F7">
              <w:rPr>
                <w:sz w:val="22"/>
              </w:rPr>
              <w:t>6.15</w:t>
            </w:r>
          </w:p>
        </w:tc>
        <w:tc>
          <w:tcPr>
            <w:tcW w:w="1387" w:type="pct"/>
            <w:shd w:val="clear" w:color="auto" w:fill="auto"/>
            <w:noWrap/>
            <w:vAlign w:val="center"/>
          </w:tcPr>
          <w:p w:rsidR="008B79CC" w:rsidRPr="00A5746B" w:rsidRDefault="00504481" w:rsidP="002956A6">
            <w:pPr>
              <w:jc w:val="center"/>
              <w:rPr>
                <w:sz w:val="20"/>
                <w:szCs w:val="20"/>
              </w:rPr>
            </w:pPr>
            <w:r>
              <w:rPr>
                <w:sz w:val="20"/>
                <w:szCs w:val="20"/>
              </w:rPr>
              <w:t>Котельная</w:t>
            </w:r>
            <w:r w:rsidR="008B79CC" w:rsidRPr="00A5746B">
              <w:rPr>
                <w:sz w:val="20"/>
                <w:szCs w:val="20"/>
              </w:rPr>
              <w:t xml:space="preserve"> (с.Пудем, ул. Горького, 49а, А)</w:t>
            </w:r>
          </w:p>
        </w:tc>
        <w:tc>
          <w:tcPr>
            <w:tcW w:w="487" w:type="pct"/>
            <w:shd w:val="clear" w:color="auto" w:fill="auto"/>
            <w:noWrap/>
            <w:vAlign w:val="center"/>
          </w:tcPr>
          <w:p w:rsidR="008B79CC" w:rsidRPr="00A5746B" w:rsidRDefault="008B79CC" w:rsidP="002956A6">
            <w:pPr>
              <w:jc w:val="center"/>
              <w:rPr>
                <w:sz w:val="20"/>
                <w:szCs w:val="20"/>
              </w:rPr>
            </w:pPr>
            <w:r w:rsidRPr="00A5746B">
              <w:rPr>
                <w:sz w:val="20"/>
                <w:szCs w:val="20"/>
              </w:rPr>
              <w:t>%</w:t>
            </w:r>
          </w:p>
        </w:tc>
        <w:tc>
          <w:tcPr>
            <w:tcW w:w="333" w:type="pct"/>
            <w:shd w:val="clear" w:color="auto" w:fill="auto"/>
            <w:noWrap/>
            <w:vAlign w:val="center"/>
          </w:tcPr>
          <w:p w:rsidR="008B79CC" w:rsidRPr="00A5746B" w:rsidRDefault="008B79CC" w:rsidP="002956A6">
            <w:pPr>
              <w:jc w:val="center"/>
              <w:rPr>
                <w:sz w:val="22"/>
              </w:rPr>
            </w:pPr>
            <w:r w:rsidRPr="00A5746B">
              <w:rPr>
                <w:sz w:val="22"/>
              </w:rPr>
              <w:t>94,77</w:t>
            </w:r>
          </w:p>
        </w:tc>
        <w:tc>
          <w:tcPr>
            <w:tcW w:w="323" w:type="pct"/>
            <w:shd w:val="clear" w:color="auto" w:fill="auto"/>
            <w:noWrap/>
            <w:vAlign w:val="center"/>
          </w:tcPr>
          <w:p w:rsidR="008B79CC" w:rsidRPr="00A5746B" w:rsidRDefault="008B79CC" w:rsidP="002956A6">
            <w:pPr>
              <w:jc w:val="center"/>
              <w:rPr>
                <w:sz w:val="22"/>
              </w:rPr>
            </w:pPr>
            <w:r w:rsidRPr="00A5746B">
              <w:rPr>
                <w:sz w:val="22"/>
              </w:rPr>
              <w:t>95,88</w:t>
            </w:r>
          </w:p>
        </w:tc>
        <w:tc>
          <w:tcPr>
            <w:tcW w:w="342" w:type="pct"/>
            <w:shd w:val="clear" w:color="auto" w:fill="auto"/>
            <w:noWrap/>
            <w:vAlign w:val="center"/>
          </w:tcPr>
          <w:p w:rsidR="008B79CC" w:rsidRPr="00A5746B" w:rsidRDefault="008B79CC" w:rsidP="002956A6">
            <w:pPr>
              <w:jc w:val="center"/>
              <w:rPr>
                <w:sz w:val="22"/>
              </w:rPr>
            </w:pPr>
            <w:r w:rsidRPr="00A5746B">
              <w:rPr>
                <w:sz w:val="22"/>
              </w:rPr>
              <w:t>95,88</w:t>
            </w:r>
          </w:p>
        </w:tc>
        <w:tc>
          <w:tcPr>
            <w:tcW w:w="331" w:type="pct"/>
            <w:shd w:val="clear" w:color="auto" w:fill="auto"/>
            <w:noWrap/>
            <w:vAlign w:val="center"/>
          </w:tcPr>
          <w:p w:rsidR="008B79CC" w:rsidRPr="00A5746B" w:rsidRDefault="008B79CC" w:rsidP="002956A6">
            <w:pPr>
              <w:jc w:val="center"/>
              <w:rPr>
                <w:sz w:val="22"/>
              </w:rPr>
            </w:pPr>
            <w:r w:rsidRPr="00A5746B">
              <w:rPr>
                <w:sz w:val="22"/>
              </w:rPr>
              <w:t>95,88</w:t>
            </w:r>
          </w:p>
        </w:tc>
        <w:tc>
          <w:tcPr>
            <w:tcW w:w="331" w:type="pct"/>
            <w:shd w:val="clear" w:color="auto" w:fill="auto"/>
            <w:noWrap/>
            <w:vAlign w:val="center"/>
          </w:tcPr>
          <w:p w:rsidR="008B79CC" w:rsidRPr="00A5746B" w:rsidRDefault="008B79CC" w:rsidP="002956A6">
            <w:pPr>
              <w:jc w:val="center"/>
              <w:rPr>
                <w:sz w:val="22"/>
              </w:rPr>
            </w:pPr>
            <w:r w:rsidRPr="00A5746B">
              <w:rPr>
                <w:sz w:val="22"/>
              </w:rPr>
              <w:t>157,06</w:t>
            </w:r>
          </w:p>
        </w:tc>
        <w:tc>
          <w:tcPr>
            <w:tcW w:w="348" w:type="pct"/>
            <w:shd w:val="clear" w:color="auto" w:fill="auto"/>
            <w:vAlign w:val="center"/>
          </w:tcPr>
          <w:p w:rsidR="008B79CC" w:rsidRPr="00A5746B" w:rsidRDefault="008B79CC" w:rsidP="002956A6">
            <w:pPr>
              <w:jc w:val="center"/>
              <w:rPr>
                <w:sz w:val="22"/>
              </w:rPr>
            </w:pPr>
            <w:r w:rsidRPr="00A5746B">
              <w:rPr>
                <w:sz w:val="22"/>
              </w:rPr>
              <w:t>157,06</w:t>
            </w:r>
          </w:p>
        </w:tc>
        <w:tc>
          <w:tcPr>
            <w:tcW w:w="427" w:type="pct"/>
            <w:shd w:val="clear" w:color="auto" w:fill="auto"/>
            <w:vAlign w:val="center"/>
          </w:tcPr>
          <w:p w:rsidR="008B79CC" w:rsidRPr="00A5746B" w:rsidRDefault="008B79CC" w:rsidP="002956A6">
            <w:pPr>
              <w:jc w:val="center"/>
              <w:rPr>
                <w:sz w:val="22"/>
              </w:rPr>
            </w:pPr>
            <w:r w:rsidRPr="00A5746B">
              <w:rPr>
                <w:sz w:val="22"/>
              </w:rPr>
              <w:t>157,06</w:t>
            </w:r>
          </w:p>
        </w:tc>
        <w:tc>
          <w:tcPr>
            <w:tcW w:w="418" w:type="pct"/>
            <w:shd w:val="clear" w:color="auto" w:fill="auto"/>
            <w:vAlign w:val="center"/>
          </w:tcPr>
          <w:p w:rsidR="008B79CC" w:rsidRPr="00A5746B" w:rsidRDefault="008B79CC" w:rsidP="002956A6">
            <w:pPr>
              <w:jc w:val="center"/>
              <w:rPr>
                <w:sz w:val="22"/>
              </w:rPr>
            </w:pPr>
            <w:r w:rsidRPr="00A5746B">
              <w:rPr>
                <w:sz w:val="22"/>
              </w:rPr>
              <w:t>157,06</w:t>
            </w:r>
          </w:p>
        </w:tc>
      </w:tr>
      <w:tr w:rsidR="008B79CC" w:rsidRPr="00A5746B" w:rsidTr="002956A6">
        <w:trPr>
          <w:cantSplit/>
        </w:trPr>
        <w:tc>
          <w:tcPr>
            <w:tcW w:w="273" w:type="pct"/>
            <w:vAlign w:val="bottom"/>
          </w:tcPr>
          <w:p w:rsidR="008B79CC" w:rsidRPr="00F740F7" w:rsidRDefault="008B79CC" w:rsidP="00F740F7">
            <w:pPr>
              <w:jc w:val="center"/>
              <w:rPr>
                <w:sz w:val="22"/>
              </w:rPr>
            </w:pPr>
            <w:r w:rsidRPr="00F740F7">
              <w:rPr>
                <w:sz w:val="22"/>
              </w:rPr>
              <w:t>6.16</w:t>
            </w:r>
          </w:p>
        </w:tc>
        <w:tc>
          <w:tcPr>
            <w:tcW w:w="1387" w:type="pct"/>
            <w:shd w:val="clear" w:color="auto" w:fill="auto"/>
            <w:noWrap/>
            <w:vAlign w:val="center"/>
          </w:tcPr>
          <w:p w:rsidR="008B79CC" w:rsidRPr="00A5746B" w:rsidRDefault="008B79CC" w:rsidP="002956A6">
            <w:pPr>
              <w:jc w:val="center"/>
              <w:rPr>
                <w:sz w:val="20"/>
                <w:szCs w:val="20"/>
              </w:rPr>
            </w:pPr>
            <w:r w:rsidRPr="00A5746B">
              <w:rPr>
                <w:sz w:val="20"/>
                <w:szCs w:val="20"/>
              </w:rPr>
              <w:t>Котельная (с.Никольское, ул. Центральная, 4)</w:t>
            </w:r>
          </w:p>
        </w:tc>
        <w:tc>
          <w:tcPr>
            <w:tcW w:w="487" w:type="pct"/>
            <w:shd w:val="clear" w:color="auto" w:fill="auto"/>
            <w:noWrap/>
            <w:vAlign w:val="center"/>
          </w:tcPr>
          <w:p w:rsidR="008B79CC" w:rsidRPr="00A5746B" w:rsidRDefault="008B79CC" w:rsidP="002956A6">
            <w:pPr>
              <w:jc w:val="center"/>
              <w:rPr>
                <w:sz w:val="20"/>
                <w:szCs w:val="20"/>
              </w:rPr>
            </w:pPr>
            <w:r w:rsidRPr="00A5746B">
              <w:rPr>
                <w:sz w:val="20"/>
                <w:szCs w:val="20"/>
              </w:rPr>
              <w:t>%</w:t>
            </w:r>
          </w:p>
        </w:tc>
        <w:tc>
          <w:tcPr>
            <w:tcW w:w="333" w:type="pct"/>
            <w:shd w:val="clear" w:color="auto" w:fill="auto"/>
            <w:noWrap/>
            <w:vAlign w:val="center"/>
          </w:tcPr>
          <w:p w:rsidR="008B79CC" w:rsidRPr="00A5746B" w:rsidRDefault="008B79CC" w:rsidP="002956A6">
            <w:pPr>
              <w:jc w:val="center"/>
              <w:rPr>
                <w:sz w:val="22"/>
              </w:rPr>
            </w:pPr>
            <w:r w:rsidRPr="00A5746B">
              <w:rPr>
                <w:sz w:val="22"/>
              </w:rPr>
              <w:t>2,62</w:t>
            </w:r>
          </w:p>
        </w:tc>
        <w:tc>
          <w:tcPr>
            <w:tcW w:w="323" w:type="pct"/>
            <w:shd w:val="clear" w:color="auto" w:fill="auto"/>
            <w:noWrap/>
            <w:vAlign w:val="center"/>
          </w:tcPr>
          <w:p w:rsidR="008B79CC" w:rsidRPr="00A5746B" w:rsidRDefault="008B79CC" w:rsidP="002956A6">
            <w:pPr>
              <w:jc w:val="center"/>
              <w:rPr>
                <w:sz w:val="22"/>
              </w:rPr>
            </w:pPr>
            <w:r w:rsidRPr="00A5746B">
              <w:rPr>
                <w:sz w:val="22"/>
              </w:rPr>
              <w:t>39,71</w:t>
            </w:r>
          </w:p>
        </w:tc>
        <w:tc>
          <w:tcPr>
            <w:tcW w:w="342" w:type="pct"/>
            <w:shd w:val="clear" w:color="auto" w:fill="auto"/>
            <w:noWrap/>
            <w:vAlign w:val="center"/>
          </w:tcPr>
          <w:p w:rsidR="008B79CC" w:rsidRPr="00A5746B" w:rsidRDefault="008B79CC" w:rsidP="002956A6">
            <w:pPr>
              <w:jc w:val="center"/>
              <w:rPr>
                <w:sz w:val="22"/>
              </w:rPr>
            </w:pPr>
            <w:r w:rsidRPr="00A5746B">
              <w:rPr>
                <w:sz w:val="22"/>
              </w:rPr>
              <w:t>39,71</w:t>
            </w:r>
          </w:p>
        </w:tc>
        <w:tc>
          <w:tcPr>
            <w:tcW w:w="331" w:type="pct"/>
            <w:shd w:val="clear" w:color="auto" w:fill="auto"/>
            <w:noWrap/>
            <w:vAlign w:val="center"/>
          </w:tcPr>
          <w:p w:rsidR="008B79CC" w:rsidRPr="00A5746B" w:rsidRDefault="008B79CC" w:rsidP="002956A6">
            <w:pPr>
              <w:jc w:val="center"/>
              <w:rPr>
                <w:sz w:val="22"/>
              </w:rPr>
            </w:pPr>
            <w:r w:rsidRPr="00A5746B">
              <w:rPr>
                <w:sz w:val="22"/>
              </w:rPr>
              <w:t>39,71</w:t>
            </w:r>
          </w:p>
        </w:tc>
        <w:tc>
          <w:tcPr>
            <w:tcW w:w="331" w:type="pct"/>
            <w:shd w:val="clear" w:color="auto" w:fill="auto"/>
            <w:noWrap/>
            <w:vAlign w:val="center"/>
          </w:tcPr>
          <w:p w:rsidR="008B79CC" w:rsidRPr="00A5746B" w:rsidRDefault="008B79CC" w:rsidP="002956A6">
            <w:pPr>
              <w:jc w:val="center"/>
              <w:rPr>
                <w:sz w:val="22"/>
              </w:rPr>
            </w:pPr>
            <w:r w:rsidRPr="00A5746B">
              <w:rPr>
                <w:sz w:val="22"/>
              </w:rPr>
              <w:t>39,71</w:t>
            </w:r>
          </w:p>
        </w:tc>
        <w:tc>
          <w:tcPr>
            <w:tcW w:w="348" w:type="pct"/>
            <w:shd w:val="clear" w:color="auto" w:fill="auto"/>
            <w:vAlign w:val="center"/>
          </w:tcPr>
          <w:p w:rsidR="008B79CC" w:rsidRPr="00A5746B" w:rsidRDefault="008B79CC" w:rsidP="002956A6">
            <w:pPr>
              <w:jc w:val="center"/>
              <w:rPr>
                <w:sz w:val="22"/>
              </w:rPr>
            </w:pPr>
            <w:r w:rsidRPr="00A5746B">
              <w:rPr>
                <w:sz w:val="22"/>
              </w:rPr>
              <w:t>39,71</w:t>
            </w:r>
          </w:p>
        </w:tc>
        <w:tc>
          <w:tcPr>
            <w:tcW w:w="427" w:type="pct"/>
            <w:shd w:val="clear" w:color="auto" w:fill="auto"/>
            <w:vAlign w:val="center"/>
          </w:tcPr>
          <w:p w:rsidR="008B79CC" w:rsidRPr="00A5746B" w:rsidRDefault="008B79CC" w:rsidP="002956A6">
            <w:pPr>
              <w:jc w:val="center"/>
              <w:rPr>
                <w:sz w:val="22"/>
              </w:rPr>
            </w:pPr>
            <w:r w:rsidRPr="00A5746B">
              <w:rPr>
                <w:sz w:val="22"/>
              </w:rPr>
              <w:t>39,71</w:t>
            </w:r>
          </w:p>
        </w:tc>
        <w:tc>
          <w:tcPr>
            <w:tcW w:w="418" w:type="pct"/>
            <w:shd w:val="clear" w:color="auto" w:fill="auto"/>
            <w:vAlign w:val="center"/>
          </w:tcPr>
          <w:p w:rsidR="008B79CC" w:rsidRPr="00A5746B" w:rsidRDefault="008B79CC" w:rsidP="002956A6">
            <w:pPr>
              <w:jc w:val="center"/>
              <w:rPr>
                <w:sz w:val="22"/>
              </w:rPr>
            </w:pPr>
            <w:r w:rsidRPr="00A5746B">
              <w:rPr>
                <w:sz w:val="22"/>
              </w:rPr>
              <w:t>39,71</w:t>
            </w:r>
          </w:p>
        </w:tc>
      </w:tr>
      <w:tr w:rsidR="008B79CC" w:rsidRPr="00A5746B" w:rsidTr="002956A6">
        <w:trPr>
          <w:cantSplit/>
        </w:trPr>
        <w:tc>
          <w:tcPr>
            <w:tcW w:w="273" w:type="pct"/>
            <w:vAlign w:val="bottom"/>
          </w:tcPr>
          <w:p w:rsidR="008B79CC" w:rsidRPr="00F740F7" w:rsidRDefault="008B79CC" w:rsidP="00F740F7">
            <w:pPr>
              <w:jc w:val="center"/>
              <w:rPr>
                <w:sz w:val="22"/>
              </w:rPr>
            </w:pPr>
            <w:r w:rsidRPr="00F740F7">
              <w:rPr>
                <w:sz w:val="22"/>
              </w:rPr>
              <w:t>6.17</w:t>
            </w:r>
          </w:p>
        </w:tc>
        <w:tc>
          <w:tcPr>
            <w:tcW w:w="1387" w:type="pct"/>
            <w:shd w:val="clear" w:color="auto" w:fill="auto"/>
            <w:noWrap/>
            <w:vAlign w:val="center"/>
          </w:tcPr>
          <w:p w:rsidR="008B79CC" w:rsidRPr="00A5746B" w:rsidRDefault="008B79CC" w:rsidP="002956A6">
            <w:pPr>
              <w:jc w:val="center"/>
              <w:rPr>
                <w:sz w:val="20"/>
                <w:szCs w:val="20"/>
              </w:rPr>
            </w:pPr>
            <w:r w:rsidRPr="00A5746B">
              <w:rPr>
                <w:sz w:val="20"/>
                <w:szCs w:val="20"/>
              </w:rPr>
              <w:t>Котельная (с.Елово, ул. Школьная, 11а)</w:t>
            </w:r>
          </w:p>
        </w:tc>
        <w:tc>
          <w:tcPr>
            <w:tcW w:w="487" w:type="pct"/>
            <w:shd w:val="clear" w:color="auto" w:fill="auto"/>
            <w:noWrap/>
            <w:vAlign w:val="center"/>
          </w:tcPr>
          <w:p w:rsidR="008B79CC" w:rsidRPr="00A5746B" w:rsidRDefault="008B79CC" w:rsidP="002956A6">
            <w:pPr>
              <w:jc w:val="center"/>
              <w:rPr>
                <w:sz w:val="20"/>
                <w:szCs w:val="20"/>
              </w:rPr>
            </w:pPr>
            <w:r w:rsidRPr="00A5746B">
              <w:rPr>
                <w:sz w:val="20"/>
                <w:szCs w:val="20"/>
              </w:rPr>
              <w:t>%</w:t>
            </w:r>
          </w:p>
        </w:tc>
        <w:tc>
          <w:tcPr>
            <w:tcW w:w="333" w:type="pct"/>
            <w:shd w:val="clear" w:color="auto" w:fill="auto"/>
            <w:noWrap/>
            <w:vAlign w:val="center"/>
          </w:tcPr>
          <w:p w:rsidR="008B79CC" w:rsidRPr="00A5746B" w:rsidRDefault="008B79CC" w:rsidP="002956A6">
            <w:pPr>
              <w:jc w:val="center"/>
              <w:rPr>
                <w:sz w:val="22"/>
              </w:rPr>
            </w:pPr>
            <w:r w:rsidRPr="00A5746B">
              <w:rPr>
                <w:sz w:val="22"/>
              </w:rPr>
              <w:t>4,50</w:t>
            </w:r>
          </w:p>
        </w:tc>
        <w:tc>
          <w:tcPr>
            <w:tcW w:w="323" w:type="pct"/>
            <w:shd w:val="clear" w:color="auto" w:fill="auto"/>
            <w:noWrap/>
            <w:vAlign w:val="center"/>
          </w:tcPr>
          <w:p w:rsidR="008B79CC" w:rsidRPr="00A5746B" w:rsidRDefault="008B79CC" w:rsidP="002956A6">
            <w:pPr>
              <w:jc w:val="center"/>
              <w:rPr>
                <w:sz w:val="22"/>
              </w:rPr>
            </w:pPr>
            <w:r w:rsidRPr="00A5746B">
              <w:rPr>
                <w:sz w:val="22"/>
              </w:rPr>
              <w:t>26,36</w:t>
            </w:r>
          </w:p>
        </w:tc>
        <w:tc>
          <w:tcPr>
            <w:tcW w:w="342" w:type="pct"/>
            <w:shd w:val="clear" w:color="auto" w:fill="auto"/>
            <w:noWrap/>
            <w:vAlign w:val="center"/>
          </w:tcPr>
          <w:p w:rsidR="008B79CC" w:rsidRPr="00A5746B" w:rsidRDefault="008B79CC" w:rsidP="002956A6">
            <w:pPr>
              <w:jc w:val="center"/>
              <w:rPr>
                <w:sz w:val="22"/>
              </w:rPr>
            </w:pPr>
            <w:r w:rsidRPr="00A5746B">
              <w:rPr>
                <w:sz w:val="22"/>
              </w:rPr>
              <w:t>26,36</w:t>
            </w:r>
          </w:p>
        </w:tc>
        <w:tc>
          <w:tcPr>
            <w:tcW w:w="331" w:type="pct"/>
            <w:shd w:val="clear" w:color="auto" w:fill="auto"/>
            <w:noWrap/>
            <w:vAlign w:val="center"/>
          </w:tcPr>
          <w:p w:rsidR="008B79CC" w:rsidRPr="00A5746B" w:rsidRDefault="008B79CC" w:rsidP="002956A6">
            <w:pPr>
              <w:jc w:val="center"/>
              <w:rPr>
                <w:sz w:val="22"/>
              </w:rPr>
            </w:pPr>
            <w:r w:rsidRPr="00A5746B">
              <w:rPr>
                <w:sz w:val="22"/>
              </w:rPr>
              <w:t>26,36</w:t>
            </w:r>
          </w:p>
        </w:tc>
        <w:tc>
          <w:tcPr>
            <w:tcW w:w="331" w:type="pct"/>
            <w:shd w:val="clear" w:color="auto" w:fill="auto"/>
            <w:noWrap/>
            <w:vAlign w:val="center"/>
          </w:tcPr>
          <w:p w:rsidR="008B79CC" w:rsidRPr="00A5746B" w:rsidRDefault="008B79CC" w:rsidP="002956A6">
            <w:pPr>
              <w:jc w:val="center"/>
              <w:rPr>
                <w:sz w:val="22"/>
              </w:rPr>
            </w:pPr>
            <w:r w:rsidRPr="00A5746B">
              <w:rPr>
                <w:sz w:val="22"/>
              </w:rPr>
              <w:t>26,36</w:t>
            </w:r>
          </w:p>
        </w:tc>
        <w:tc>
          <w:tcPr>
            <w:tcW w:w="348" w:type="pct"/>
            <w:shd w:val="clear" w:color="auto" w:fill="auto"/>
            <w:vAlign w:val="center"/>
          </w:tcPr>
          <w:p w:rsidR="008B79CC" w:rsidRPr="00A5746B" w:rsidRDefault="008B79CC" w:rsidP="002956A6">
            <w:pPr>
              <w:jc w:val="center"/>
              <w:rPr>
                <w:sz w:val="22"/>
              </w:rPr>
            </w:pPr>
            <w:r w:rsidRPr="00A5746B">
              <w:rPr>
                <w:sz w:val="22"/>
              </w:rPr>
              <w:t>26,36</w:t>
            </w:r>
          </w:p>
        </w:tc>
        <w:tc>
          <w:tcPr>
            <w:tcW w:w="427" w:type="pct"/>
            <w:shd w:val="clear" w:color="auto" w:fill="auto"/>
            <w:vAlign w:val="center"/>
          </w:tcPr>
          <w:p w:rsidR="008B79CC" w:rsidRPr="00A5746B" w:rsidRDefault="008B79CC" w:rsidP="002956A6">
            <w:pPr>
              <w:jc w:val="center"/>
              <w:rPr>
                <w:sz w:val="22"/>
              </w:rPr>
            </w:pPr>
            <w:r w:rsidRPr="00A5746B">
              <w:rPr>
                <w:sz w:val="22"/>
              </w:rPr>
              <w:t>26,36</w:t>
            </w:r>
          </w:p>
        </w:tc>
        <w:tc>
          <w:tcPr>
            <w:tcW w:w="418" w:type="pct"/>
            <w:shd w:val="clear" w:color="auto" w:fill="auto"/>
            <w:vAlign w:val="center"/>
          </w:tcPr>
          <w:p w:rsidR="008B79CC" w:rsidRPr="00A5746B" w:rsidRDefault="008B79CC" w:rsidP="002956A6">
            <w:pPr>
              <w:jc w:val="center"/>
              <w:rPr>
                <w:sz w:val="22"/>
              </w:rPr>
            </w:pPr>
            <w:r w:rsidRPr="00A5746B">
              <w:rPr>
                <w:sz w:val="22"/>
              </w:rPr>
              <w:t>26,36</w:t>
            </w:r>
          </w:p>
        </w:tc>
      </w:tr>
      <w:tr w:rsidR="008B79CC" w:rsidRPr="00A5746B" w:rsidTr="002956A6">
        <w:trPr>
          <w:cantSplit/>
        </w:trPr>
        <w:tc>
          <w:tcPr>
            <w:tcW w:w="273" w:type="pct"/>
            <w:vAlign w:val="bottom"/>
          </w:tcPr>
          <w:p w:rsidR="008B79CC" w:rsidRPr="00F740F7" w:rsidRDefault="008B79CC" w:rsidP="00F740F7">
            <w:pPr>
              <w:jc w:val="center"/>
              <w:rPr>
                <w:sz w:val="22"/>
              </w:rPr>
            </w:pPr>
            <w:r w:rsidRPr="00F740F7">
              <w:rPr>
                <w:sz w:val="22"/>
              </w:rPr>
              <w:t>6.18</w:t>
            </w:r>
          </w:p>
        </w:tc>
        <w:tc>
          <w:tcPr>
            <w:tcW w:w="1387" w:type="pct"/>
            <w:shd w:val="clear" w:color="auto" w:fill="auto"/>
            <w:noWrap/>
            <w:vAlign w:val="center"/>
          </w:tcPr>
          <w:p w:rsidR="008B79CC" w:rsidRPr="00A5746B" w:rsidRDefault="008B79CC" w:rsidP="002956A6">
            <w:pPr>
              <w:jc w:val="center"/>
              <w:rPr>
                <w:sz w:val="20"/>
                <w:szCs w:val="20"/>
              </w:rPr>
            </w:pPr>
            <w:r w:rsidRPr="00A5746B">
              <w:rPr>
                <w:sz w:val="20"/>
                <w:szCs w:val="20"/>
              </w:rPr>
              <w:t>Котельная (п.Яр, ул. Пролетарская, 14)</w:t>
            </w:r>
          </w:p>
        </w:tc>
        <w:tc>
          <w:tcPr>
            <w:tcW w:w="487" w:type="pct"/>
            <w:shd w:val="clear" w:color="auto" w:fill="auto"/>
            <w:noWrap/>
            <w:vAlign w:val="center"/>
          </w:tcPr>
          <w:p w:rsidR="008B79CC" w:rsidRPr="00A5746B" w:rsidRDefault="008B79CC" w:rsidP="002956A6">
            <w:pPr>
              <w:jc w:val="center"/>
              <w:rPr>
                <w:sz w:val="20"/>
                <w:szCs w:val="20"/>
              </w:rPr>
            </w:pPr>
            <w:r w:rsidRPr="00A5746B">
              <w:rPr>
                <w:sz w:val="20"/>
                <w:szCs w:val="20"/>
              </w:rPr>
              <w:t>%</w:t>
            </w:r>
          </w:p>
        </w:tc>
        <w:tc>
          <w:tcPr>
            <w:tcW w:w="333" w:type="pct"/>
            <w:shd w:val="clear" w:color="auto" w:fill="auto"/>
            <w:noWrap/>
            <w:vAlign w:val="center"/>
          </w:tcPr>
          <w:p w:rsidR="008B79CC" w:rsidRPr="00A5746B" w:rsidRDefault="008B79CC" w:rsidP="002956A6">
            <w:pPr>
              <w:jc w:val="center"/>
              <w:rPr>
                <w:sz w:val="22"/>
              </w:rPr>
            </w:pPr>
            <w:r w:rsidRPr="00A5746B">
              <w:rPr>
                <w:sz w:val="22"/>
              </w:rPr>
              <w:t>1,19</w:t>
            </w:r>
          </w:p>
        </w:tc>
        <w:tc>
          <w:tcPr>
            <w:tcW w:w="323" w:type="pct"/>
            <w:shd w:val="clear" w:color="auto" w:fill="auto"/>
            <w:noWrap/>
            <w:vAlign w:val="center"/>
          </w:tcPr>
          <w:p w:rsidR="008B79CC" w:rsidRPr="00A5746B" w:rsidRDefault="008B79CC" w:rsidP="002956A6">
            <w:pPr>
              <w:jc w:val="center"/>
              <w:rPr>
                <w:sz w:val="22"/>
              </w:rPr>
            </w:pPr>
            <w:r w:rsidRPr="00A5746B">
              <w:rPr>
                <w:sz w:val="22"/>
              </w:rPr>
              <w:t>18,47</w:t>
            </w:r>
          </w:p>
        </w:tc>
        <w:tc>
          <w:tcPr>
            <w:tcW w:w="342" w:type="pct"/>
            <w:shd w:val="clear" w:color="auto" w:fill="auto"/>
            <w:noWrap/>
            <w:vAlign w:val="center"/>
          </w:tcPr>
          <w:p w:rsidR="008B79CC" w:rsidRPr="00A5746B" w:rsidRDefault="008B79CC" w:rsidP="002956A6">
            <w:pPr>
              <w:jc w:val="center"/>
              <w:rPr>
                <w:sz w:val="22"/>
              </w:rPr>
            </w:pPr>
            <w:r w:rsidRPr="00A5746B">
              <w:rPr>
                <w:sz w:val="22"/>
              </w:rPr>
              <w:t>18,47</w:t>
            </w:r>
          </w:p>
        </w:tc>
        <w:tc>
          <w:tcPr>
            <w:tcW w:w="331" w:type="pct"/>
            <w:shd w:val="clear" w:color="auto" w:fill="auto"/>
            <w:noWrap/>
            <w:vAlign w:val="center"/>
          </w:tcPr>
          <w:p w:rsidR="008B79CC" w:rsidRPr="00A5746B" w:rsidRDefault="008B79CC" w:rsidP="002956A6">
            <w:pPr>
              <w:jc w:val="center"/>
              <w:rPr>
                <w:sz w:val="22"/>
              </w:rPr>
            </w:pPr>
            <w:r w:rsidRPr="00A5746B">
              <w:rPr>
                <w:sz w:val="22"/>
              </w:rPr>
              <w:t>54,50</w:t>
            </w:r>
          </w:p>
        </w:tc>
        <w:tc>
          <w:tcPr>
            <w:tcW w:w="331" w:type="pct"/>
            <w:shd w:val="clear" w:color="auto" w:fill="auto"/>
            <w:noWrap/>
            <w:vAlign w:val="center"/>
          </w:tcPr>
          <w:p w:rsidR="008B79CC" w:rsidRPr="00A5746B" w:rsidRDefault="008B79CC" w:rsidP="002956A6">
            <w:pPr>
              <w:jc w:val="center"/>
              <w:rPr>
                <w:sz w:val="22"/>
              </w:rPr>
            </w:pPr>
            <w:r w:rsidRPr="00A5746B">
              <w:rPr>
                <w:sz w:val="22"/>
              </w:rPr>
              <w:t>54,50</w:t>
            </w:r>
          </w:p>
        </w:tc>
        <w:tc>
          <w:tcPr>
            <w:tcW w:w="348" w:type="pct"/>
            <w:shd w:val="clear" w:color="auto" w:fill="auto"/>
            <w:vAlign w:val="center"/>
          </w:tcPr>
          <w:p w:rsidR="008B79CC" w:rsidRPr="00A5746B" w:rsidRDefault="008B79CC" w:rsidP="002956A6">
            <w:pPr>
              <w:jc w:val="center"/>
              <w:rPr>
                <w:sz w:val="22"/>
              </w:rPr>
            </w:pPr>
            <w:r w:rsidRPr="00A5746B">
              <w:rPr>
                <w:sz w:val="22"/>
              </w:rPr>
              <w:t>54,50</w:t>
            </w:r>
          </w:p>
        </w:tc>
        <w:tc>
          <w:tcPr>
            <w:tcW w:w="427" w:type="pct"/>
            <w:shd w:val="clear" w:color="auto" w:fill="auto"/>
            <w:vAlign w:val="center"/>
          </w:tcPr>
          <w:p w:rsidR="008B79CC" w:rsidRPr="00A5746B" w:rsidRDefault="008B79CC" w:rsidP="002956A6">
            <w:pPr>
              <w:jc w:val="center"/>
              <w:rPr>
                <w:sz w:val="22"/>
              </w:rPr>
            </w:pPr>
            <w:r w:rsidRPr="00A5746B">
              <w:rPr>
                <w:sz w:val="22"/>
              </w:rPr>
              <w:t>54,50</w:t>
            </w:r>
          </w:p>
        </w:tc>
        <w:tc>
          <w:tcPr>
            <w:tcW w:w="418" w:type="pct"/>
            <w:shd w:val="clear" w:color="auto" w:fill="auto"/>
            <w:vAlign w:val="center"/>
          </w:tcPr>
          <w:p w:rsidR="008B79CC" w:rsidRPr="00A5746B" w:rsidRDefault="008B79CC" w:rsidP="002956A6">
            <w:pPr>
              <w:jc w:val="center"/>
              <w:rPr>
                <w:sz w:val="22"/>
              </w:rPr>
            </w:pPr>
            <w:r w:rsidRPr="00A5746B">
              <w:rPr>
                <w:sz w:val="22"/>
              </w:rPr>
              <w:t>54,50</w:t>
            </w:r>
          </w:p>
        </w:tc>
      </w:tr>
      <w:tr w:rsidR="008B79CC" w:rsidRPr="00A5746B" w:rsidTr="002956A6">
        <w:trPr>
          <w:cantSplit/>
        </w:trPr>
        <w:tc>
          <w:tcPr>
            <w:tcW w:w="273" w:type="pct"/>
            <w:vAlign w:val="bottom"/>
          </w:tcPr>
          <w:p w:rsidR="008B79CC" w:rsidRPr="00F740F7" w:rsidRDefault="008B79CC" w:rsidP="00F740F7">
            <w:pPr>
              <w:jc w:val="center"/>
              <w:rPr>
                <w:sz w:val="22"/>
              </w:rPr>
            </w:pPr>
            <w:r w:rsidRPr="00F740F7">
              <w:rPr>
                <w:sz w:val="22"/>
              </w:rPr>
              <w:t>6.19</w:t>
            </w:r>
          </w:p>
        </w:tc>
        <w:tc>
          <w:tcPr>
            <w:tcW w:w="1387" w:type="pct"/>
            <w:shd w:val="clear" w:color="auto" w:fill="auto"/>
            <w:noWrap/>
            <w:vAlign w:val="center"/>
          </w:tcPr>
          <w:p w:rsidR="008B79CC" w:rsidRPr="00A5746B" w:rsidRDefault="008B79CC" w:rsidP="002956A6">
            <w:pPr>
              <w:jc w:val="center"/>
              <w:rPr>
                <w:sz w:val="20"/>
                <w:szCs w:val="20"/>
              </w:rPr>
            </w:pPr>
            <w:r w:rsidRPr="00A5746B">
              <w:rPr>
                <w:sz w:val="20"/>
                <w:szCs w:val="20"/>
              </w:rPr>
              <w:t>Котельная (п. Яр, пер. Яр-пост, 1-1а)</w:t>
            </w:r>
          </w:p>
        </w:tc>
        <w:tc>
          <w:tcPr>
            <w:tcW w:w="487" w:type="pct"/>
            <w:shd w:val="clear" w:color="auto" w:fill="auto"/>
            <w:noWrap/>
            <w:vAlign w:val="center"/>
          </w:tcPr>
          <w:p w:rsidR="008B79CC" w:rsidRPr="00A5746B" w:rsidRDefault="008B79CC" w:rsidP="002956A6">
            <w:pPr>
              <w:jc w:val="center"/>
              <w:rPr>
                <w:sz w:val="20"/>
                <w:szCs w:val="20"/>
              </w:rPr>
            </w:pPr>
            <w:r w:rsidRPr="00A5746B">
              <w:rPr>
                <w:sz w:val="20"/>
                <w:szCs w:val="20"/>
              </w:rPr>
              <w:t>%</w:t>
            </w:r>
          </w:p>
        </w:tc>
        <w:tc>
          <w:tcPr>
            <w:tcW w:w="333" w:type="pct"/>
            <w:shd w:val="clear" w:color="auto" w:fill="auto"/>
            <w:noWrap/>
            <w:vAlign w:val="center"/>
          </w:tcPr>
          <w:p w:rsidR="008B79CC" w:rsidRPr="00A5746B" w:rsidRDefault="008B79CC" w:rsidP="00122966">
            <w:pPr>
              <w:jc w:val="center"/>
              <w:rPr>
                <w:sz w:val="22"/>
              </w:rPr>
            </w:pPr>
            <w:r w:rsidRPr="00A5746B">
              <w:rPr>
                <w:sz w:val="22"/>
              </w:rPr>
              <w:t>н/д</w:t>
            </w:r>
          </w:p>
        </w:tc>
        <w:tc>
          <w:tcPr>
            <w:tcW w:w="323" w:type="pct"/>
            <w:shd w:val="clear" w:color="auto" w:fill="auto"/>
            <w:noWrap/>
            <w:vAlign w:val="center"/>
          </w:tcPr>
          <w:p w:rsidR="008B79CC" w:rsidRPr="00A5746B" w:rsidRDefault="008B79CC" w:rsidP="00122966">
            <w:pPr>
              <w:jc w:val="center"/>
              <w:rPr>
                <w:sz w:val="22"/>
              </w:rPr>
            </w:pPr>
            <w:r w:rsidRPr="00A5746B">
              <w:rPr>
                <w:sz w:val="22"/>
              </w:rPr>
              <w:t>н/д</w:t>
            </w:r>
          </w:p>
        </w:tc>
        <w:tc>
          <w:tcPr>
            <w:tcW w:w="342" w:type="pct"/>
            <w:shd w:val="clear" w:color="auto" w:fill="auto"/>
            <w:noWrap/>
            <w:vAlign w:val="center"/>
          </w:tcPr>
          <w:p w:rsidR="008B79CC" w:rsidRPr="00A5746B" w:rsidRDefault="008B79CC" w:rsidP="00122966">
            <w:pPr>
              <w:jc w:val="center"/>
              <w:rPr>
                <w:sz w:val="22"/>
              </w:rPr>
            </w:pPr>
            <w:r w:rsidRPr="00A5746B">
              <w:rPr>
                <w:sz w:val="22"/>
              </w:rPr>
              <w:t>н/д</w:t>
            </w:r>
          </w:p>
        </w:tc>
        <w:tc>
          <w:tcPr>
            <w:tcW w:w="331" w:type="pct"/>
            <w:shd w:val="clear" w:color="auto" w:fill="auto"/>
            <w:noWrap/>
            <w:vAlign w:val="center"/>
          </w:tcPr>
          <w:p w:rsidR="008B79CC" w:rsidRPr="00A5746B" w:rsidRDefault="008B79CC" w:rsidP="00122966">
            <w:pPr>
              <w:jc w:val="center"/>
              <w:rPr>
                <w:sz w:val="22"/>
              </w:rPr>
            </w:pPr>
            <w:r w:rsidRPr="00A5746B">
              <w:rPr>
                <w:sz w:val="22"/>
              </w:rPr>
              <w:t>н/д</w:t>
            </w:r>
          </w:p>
        </w:tc>
        <w:tc>
          <w:tcPr>
            <w:tcW w:w="331" w:type="pct"/>
            <w:shd w:val="clear" w:color="auto" w:fill="auto"/>
            <w:noWrap/>
            <w:vAlign w:val="center"/>
          </w:tcPr>
          <w:p w:rsidR="008B79CC" w:rsidRPr="00A5746B" w:rsidRDefault="008B79CC" w:rsidP="00122966">
            <w:pPr>
              <w:jc w:val="center"/>
              <w:rPr>
                <w:sz w:val="22"/>
              </w:rPr>
            </w:pPr>
            <w:r w:rsidRPr="00A5746B">
              <w:rPr>
                <w:sz w:val="22"/>
              </w:rPr>
              <w:t>н/д</w:t>
            </w:r>
          </w:p>
        </w:tc>
        <w:tc>
          <w:tcPr>
            <w:tcW w:w="348" w:type="pct"/>
            <w:shd w:val="clear" w:color="auto" w:fill="auto"/>
            <w:vAlign w:val="center"/>
          </w:tcPr>
          <w:p w:rsidR="008B79CC" w:rsidRPr="00A5746B" w:rsidRDefault="008B79CC" w:rsidP="00122966">
            <w:pPr>
              <w:jc w:val="center"/>
              <w:rPr>
                <w:sz w:val="22"/>
              </w:rPr>
            </w:pPr>
            <w:r w:rsidRPr="00A5746B">
              <w:rPr>
                <w:sz w:val="22"/>
              </w:rPr>
              <w:t>н/д</w:t>
            </w:r>
          </w:p>
        </w:tc>
        <w:tc>
          <w:tcPr>
            <w:tcW w:w="427" w:type="pct"/>
            <w:shd w:val="clear" w:color="auto" w:fill="auto"/>
            <w:vAlign w:val="center"/>
          </w:tcPr>
          <w:p w:rsidR="008B79CC" w:rsidRPr="00A5746B" w:rsidRDefault="008B79CC" w:rsidP="00122966">
            <w:pPr>
              <w:jc w:val="center"/>
              <w:rPr>
                <w:sz w:val="22"/>
              </w:rPr>
            </w:pPr>
            <w:r w:rsidRPr="00A5746B">
              <w:rPr>
                <w:sz w:val="22"/>
              </w:rPr>
              <w:t>н/д</w:t>
            </w:r>
          </w:p>
        </w:tc>
        <w:tc>
          <w:tcPr>
            <w:tcW w:w="418" w:type="pct"/>
            <w:shd w:val="clear" w:color="auto" w:fill="auto"/>
            <w:vAlign w:val="center"/>
          </w:tcPr>
          <w:p w:rsidR="008B79CC" w:rsidRPr="00A5746B" w:rsidRDefault="008B79CC" w:rsidP="00122966">
            <w:pPr>
              <w:jc w:val="center"/>
              <w:rPr>
                <w:sz w:val="22"/>
              </w:rPr>
            </w:pPr>
            <w:r w:rsidRPr="00A5746B">
              <w:rPr>
                <w:sz w:val="22"/>
              </w:rPr>
              <w:t>н/д</w:t>
            </w:r>
          </w:p>
        </w:tc>
      </w:tr>
      <w:tr w:rsidR="008B79CC" w:rsidRPr="00A5746B" w:rsidTr="002956A6">
        <w:trPr>
          <w:cantSplit/>
        </w:trPr>
        <w:tc>
          <w:tcPr>
            <w:tcW w:w="273" w:type="pct"/>
            <w:vAlign w:val="bottom"/>
          </w:tcPr>
          <w:p w:rsidR="008B79CC" w:rsidRPr="00F740F7" w:rsidRDefault="008B79CC" w:rsidP="00F740F7">
            <w:pPr>
              <w:jc w:val="center"/>
              <w:rPr>
                <w:sz w:val="22"/>
              </w:rPr>
            </w:pPr>
            <w:r w:rsidRPr="00F740F7">
              <w:rPr>
                <w:sz w:val="22"/>
              </w:rPr>
              <w:t>7</w:t>
            </w:r>
          </w:p>
        </w:tc>
        <w:tc>
          <w:tcPr>
            <w:tcW w:w="1387" w:type="pct"/>
            <w:shd w:val="clear" w:color="auto" w:fill="auto"/>
            <w:noWrap/>
            <w:vAlign w:val="center"/>
          </w:tcPr>
          <w:p w:rsidR="008B79CC" w:rsidRPr="00A5746B" w:rsidRDefault="008B79CC" w:rsidP="002956A6">
            <w:pPr>
              <w:jc w:val="center"/>
              <w:rPr>
                <w:sz w:val="20"/>
                <w:szCs w:val="20"/>
              </w:rPr>
            </w:pPr>
            <w:r w:rsidRPr="00A5746B">
              <w:rPr>
                <w:sz w:val="20"/>
                <w:szCs w:val="20"/>
              </w:rPr>
              <w:t>Удельная материальная характеристика те</w:t>
            </w:r>
            <w:r w:rsidRPr="00A5746B">
              <w:rPr>
                <w:sz w:val="20"/>
                <w:szCs w:val="20"/>
              </w:rPr>
              <w:t>п</w:t>
            </w:r>
            <w:r w:rsidRPr="00A5746B">
              <w:rPr>
                <w:sz w:val="20"/>
                <w:szCs w:val="20"/>
              </w:rPr>
              <w:t>ловых сетей, приведенная к расчетной тепл</w:t>
            </w:r>
            <w:r w:rsidRPr="00A5746B">
              <w:rPr>
                <w:sz w:val="20"/>
                <w:szCs w:val="20"/>
              </w:rPr>
              <w:t>о</w:t>
            </w:r>
            <w:r w:rsidRPr="00A5746B">
              <w:rPr>
                <w:sz w:val="20"/>
                <w:szCs w:val="20"/>
              </w:rPr>
              <w:t>вой нагрузке</w:t>
            </w:r>
          </w:p>
        </w:tc>
        <w:tc>
          <w:tcPr>
            <w:tcW w:w="487" w:type="pct"/>
            <w:shd w:val="clear" w:color="auto" w:fill="auto"/>
            <w:noWrap/>
            <w:vAlign w:val="center"/>
          </w:tcPr>
          <w:p w:rsidR="008B79CC" w:rsidRPr="00A5746B" w:rsidRDefault="008B79CC" w:rsidP="002956A6">
            <w:pPr>
              <w:jc w:val="center"/>
              <w:rPr>
                <w:sz w:val="20"/>
                <w:szCs w:val="20"/>
              </w:rPr>
            </w:pPr>
            <w:r w:rsidRPr="00A5746B">
              <w:rPr>
                <w:sz w:val="20"/>
                <w:szCs w:val="20"/>
              </w:rPr>
              <w:t> </w:t>
            </w:r>
          </w:p>
        </w:tc>
        <w:tc>
          <w:tcPr>
            <w:tcW w:w="333" w:type="pct"/>
            <w:shd w:val="clear" w:color="auto" w:fill="auto"/>
            <w:noWrap/>
            <w:vAlign w:val="center"/>
          </w:tcPr>
          <w:p w:rsidR="008B79CC" w:rsidRPr="00A5746B" w:rsidRDefault="008B79CC" w:rsidP="002956A6">
            <w:pPr>
              <w:jc w:val="center"/>
              <w:rPr>
                <w:sz w:val="20"/>
                <w:szCs w:val="20"/>
              </w:rPr>
            </w:pPr>
            <w:r w:rsidRPr="00A5746B">
              <w:rPr>
                <w:sz w:val="20"/>
                <w:szCs w:val="20"/>
              </w:rPr>
              <w:t> </w:t>
            </w:r>
          </w:p>
        </w:tc>
        <w:tc>
          <w:tcPr>
            <w:tcW w:w="323" w:type="pct"/>
            <w:shd w:val="clear" w:color="auto" w:fill="auto"/>
            <w:noWrap/>
            <w:vAlign w:val="center"/>
          </w:tcPr>
          <w:p w:rsidR="008B79CC" w:rsidRPr="00A5746B" w:rsidRDefault="008B79CC" w:rsidP="002956A6">
            <w:pPr>
              <w:jc w:val="center"/>
              <w:rPr>
                <w:sz w:val="20"/>
                <w:szCs w:val="20"/>
              </w:rPr>
            </w:pPr>
            <w:r w:rsidRPr="00A5746B">
              <w:rPr>
                <w:sz w:val="20"/>
                <w:szCs w:val="20"/>
              </w:rPr>
              <w:t> </w:t>
            </w:r>
          </w:p>
        </w:tc>
        <w:tc>
          <w:tcPr>
            <w:tcW w:w="342" w:type="pct"/>
            <w:shd w:val="clear" w:color="auto" w:fill="auto"/>
            <w:noWrap/>
            <w:vAlign w:val="center"/>
          </w:tcPr>
          <w:p w:rsidR="008B79CC" w:rsidRPr="00A5746B" w:rsidRDefault="008B79CC" w:rsidP="002956A6">
            <w:pPr>
              <w:jc w:val="center"/>
              <w:rPr>
                <w:sz w:val="20"/>
                <w:szCs w:val="20"/>
              </w:rPr>
            </w:pPr>
            <w:r w:rsidRPr="00A5746B">
              <w:rPr>
                <w:sz w:val="20"/>
                <w:szCs w:val="20"/>
              </w:rPr>
              <w:t> </w:t>
            </w:r>
          </w:p>
        </w:tc>
        <w:tc>
          <w:tcPr>
            <w:tcW w:w="331" w:type="pct"/>
            <w:shd w:val="clear" w:color="auto" w:fill="auto"/>
            <w:noWrap/>
            <w:vAlign w:val="center"/>
          </w:tcPr>
          <w:p w:rsidR="008B79CC" w:rsidRPr="00A5746B" w:rsidRDefault="008B79CC" w:rsidP="002956A6">
            <w:pPr>
              <w:jc w:val="center"/>
              <w:rPr>
                <w:sz w:val="20"/>
                <w:szCs w:val="20"/>
              </w:rPr>
            </w:pPr>
            <w:r w:rsidRPr="00A5746B">
              <w:rPr>
                <w:sz w:val="20"/>
                <w:szCs w:val="20"/>
              </w:rPr>
              <w:t> </w:t>
            </w:r>
          </w:p>
        </w:tc>
        <w:tc>
          <w:tcPr>
            <w:tcW w:w="331" w:type="pct"/>
            <w:shd w:val="clear" w:color="auto" w:fill="auto"/>
            <w:noWrap/>
            <w:vAlign w:val="center"/>
          </w:tcPr>
          <w:p w:rsidR="008B79CC" w:rsidRPr="00A5746B" w:rsidRDefault="008B79CC" w:rsidP="002956A6">
            <w:pPr>
              <w:jc w:val="center"/>
              <w:rPr>
                <w:sz w:val="20"/>
                <w:szCs w:val="20"/>
              </w:rPr>
            </w:pPr>
            <w:r w:rsidRPr="00A5746B">
              <w:rPr>
                <w:sz w:val="20"/>
                <w:szCs w:val="20"/>
              </w:rPr>
              <w:t> </w:t>
            </w:r>
          </w:p>
        </w:tc>
        <w:tc>
          <w:tcPr>
            <w:tcW w:w="348" w:type="pct"/>
            <w:shd w:val="clear" w:color="auto" w:fill="auto"/>
            <w:vAlign w:val="center"/>
          </w:tcPr>
          <w:p w:rsidR="008B79CC" w:rsidRPr="00A5746B" w:rsidRDefault="008B79CC" w:rsidP="002956A6">
            <w:pPr>
              <w:jc w:val="center"/>
              <w:rPr>
                <w:sz w:val="20"/>
                <w:szCs w:val="20"/>
              </w:rPr>
            </w:pPr>
            <w:r w:rsidRPr="00A5746B">
              <w:rPr>
                <w:sz w:val="20"/>
                <w:szCs w:val="20"/>
              </w:rPr>
              <w:t> </w:t>
            </w:r>
          </w:p>
        </w:tc>
        <w:tc>
          <w:tcPr>
            <w:tcW w:w="427" w:type="pct"/>
            <w:shd w:val="clear" w:color="auto" w:fill="auto"/>
            <w:vAlign w:val="center"/>
          </w:tcPr>
          <w:p w:rsidR="008B79CC" w:rsidRPr="00A5746B" w:rsidRDefault="008B79CC" w:rsidP="002956A6">
            <w:pPr>
              <w:jc w:val="center"/>
              <w:rPr>
                <w:sz w:val="20"/>
                <w:szCs w:val="20"/>
              </w:rPr>
            </w:pPr>
            <w:r w:rsidRPr="00A5746B">
              <w:rPr>
                <w:sz w:val="20"/>
                <w:szCs w:val="20"/>
              </w:rPr>
              <w:t> </w:t>
            </w:r>
          </w:p>
        </w:tc>
        <w:tc>
          <w:tcPr>
            <w:tcW w:w="418" w:type="pct"/>
            <w:shd w:val="clear" w:color="auto" w:fill="auto"/>
            <w:vAlign w:val="center"/>
          </w:tcPr>
          <w:p w:rsidR="008B79CC" w:rsidRPr="00A5746B" w:rsidRDefault="008B79CC" w:rsidP="002956A6">
            <w:pPr>
              <w:jc w:val="center"/>
              <w:rPr>
                <w:sz w:val="20"/>
                <w:szCs w:val="20"/>
              </w:rPr>
            </w:pPr>
            <w:r w:rsidRPr="00A5746B">
              <w:rPr>
                <w:sz w:val="20"/>
                <w:szCs w:val="20"/>
              </w:rPr>
              <w:t> </w:t>
            </w:r>
          </w:p>
        </w:tc>
      </w:tr>
      <w:tr w:rsidR="008B79CC" w:rsidRPr="00A5746B" w:rsidTr="002956A6">
        <w:trPr>
          <w:cantSplit/>
        </w:trPr>
        <w:tc>
          <w:tcPr>
            <w:tcW w:w="273" w:type="pct"/>
            <w:vAlign w:val="bottom"/>
          </w:tcPr>
          <w:p w:rsidR="008B79CC" w:rsidRPr="00F740F7" w:rsidRDefault="008B79CC" w:rsidP="00F740F7">
            <w:pPr>
              <w:jc w:val="center"/>
              <w:rPr>
                <w:sz w:val="22"/>
              </w:rPr>
            </w:pPr>
            <w:r w:rsidRPr="00F740F7">
              <w:rPr>
                <w:sz w:val="22"/>
              </w:rPr>
              <w:t>7.1</w:t>
            </w:r>
          </w:p>
        </w:tc>
        <w:tc>
          <w:tcPr>
            <w:tcW w:w="1387" w:type="pct"/>
            <w:shd w:val="clear" w:color="auto" w:fill="auto"/>
            <w:noWrap/>
            <w:vAlign w:val="center"/>
          </w:tcPr>
          <w:p w:rsidR="008B79CC" w:rsidRPr="00A5746B" w:rsidRDefault="008B79CC" w:rsidP="002956A6">
            <w:pPr>
              <w:jc w:val="center"/>
              <w:rPr>
                <w:sz w:val="20"/>
                <w:szCs w:val="20"/>
              </w:rPr>
            </w:pPr>
            <w:r w:rsidRPr="00A5746B">
              <w:rPr>
                <w:sz w:val="20"/>
                <w:szCs w:val="20"/>
              </w:rPr>
              <w:t>Котельная (п. Яр, ул. Школьная, 6а)</w:t>
            </w:r>
          </w:p>
        </w:tc>
        <w:tc>
          <w:tcPr>
            <w:tcW w:w="487" w:type="pct"/>
            <w:shd w:val="clear" w:color="auto" w:fill="auto"/>
            <w:noWrap/>
            <w:vAlign w:val="center"/>
          </w:tcPr>
          <w:p w:rsidR="008B79CC" w:rsidRPr="00A5746B" w:rsidRDefault="008B79CC" w:rsidP="002956A6">
            <w:pPr>
              <w:jc w:val="center"/>
              <w:rPr>
                <w:sz w:val="20"/>
                <w:szCs w:val="20"/>
              </w:rPr>
            </w:pPr>
            <w:r w:rsidRPr="00A5746B">
              <w:rPr>
                <w:sz w:val="20"/>
                <w:szCs w:val="20"/>
              </w:rPr>
              <w:t>Гкал/час.м.кв</w:t>
            </w:r>
          </w:p>
        </w:tc>
        <w:tc>
          <w:tcPr>
            <w:tcW w:w="333" w:type="pct"/>
            <w:shd w:val="clear" w:color="auto" w:fill="auto"/>
            <w:noWrap/>
            <w:vAlign w:val="center"/>
          </w:tcPr>
          <w:p w:rsidR="008B79CC" w:rsidRPr="00A5746B" w:rsidRDefault="008B79CC" w:rsidP="002956A6">
            <w:pPr>
              <w:jc w:val="center"/>
              <w:rPr>
                <w:sz w:val="22"/>
              </w:rPr>
            </w:pPr>
            <w:r w:rsidRPr="00A5746B">
              <w:rPr>
                <w:sz w:val="22"/>
              </w:rPr>
              <w:t>0,00385</w:t>
            </w:r>
          </w:p>
        </w:tc>
        <w:tc>
          <w:tcPr>
            <w:tcW w:w="323" w:type="pct"/>
            <w:shd w:val="clear" w:color="auto" w:fill="auto"/>
            <w:noWrap/>
            <w:vAlign w:val="center"/>
          </w:tcPr>
          <w:p w:rsidR="008B79CC" w:rsidRPr="00A5746B" w:rsidRDefault="008B79CC" w:rsidP="002956A6">
            <w:pPr>
              <w:jc w:val="center"/>
              <w:rPr>
                <w:sz w:val="22"/>
              </w:rPr>
            </w:pPr>
            <w:r w:rsidRPr="00A5746B">
              <w:rPr>
                <w:sz w:val="22"/>
              </w:rPr>
              <w:t>0,00385</w:t>
            </w:r>
          </w:p>
        </w:tc>
        <w:tc>
          <w:tcPr>
            <w:tcW w:w="342" w:type="pct"/>
            <w:shd w:val="clear" w:color="auto" w:fill="auto"/>
            <w:noWrap/>
            <w:vAlign w:val="center"/>
          </w:tcPr>
          <w:p w:rsidR="008B79CC" w:rsidRPr="00A5746B" w:rsidRDefault="008B79CC" w:rsidP="002956A6">
            <w:pPr>
              <w:jc w:val="center"/>
              <w:rPr>
                <w:sz w:val="22"/>
              </w:rPr>
            </w:pPr>
            <w:r w:rsidRPr="00A5746B">
              <w:rPr>
                <w:sz w:val="22"/>
              </w:rPr>
              <w:t>0,00385</w:t>
            </w:r>
          </w:p>
        </w:tc>
        <w:tc>
          <w:tcPr>
            <w:tcW w:w="331" w:type="pct"/>
            <w:shd w:val="clear" w:color="auto" w:fill="auto"/>
            <w:noWrap/>
            <w:vAlign w:val="center"/>
          </w:tcPr>
          <w:p w:rsidR="008B79CC" w:rsidRPr="00A5746B" w:rsidRDefault="008B79CC" w:rsidP="002956A6">
            <w:pPr>
              <w:jc w:val="center"/>
              <w:rPr>
                <w:sz w:val="22"/>
              </w:rPr>
            </w:pPr>
            <w:r w:rsidRPr="00A5746B">
              <w:rPr>
                <w:sz w:val="22"/>
              </w:rPr>
              <w:t>0,00385</w:t>
            </w:r>
          </w:p>
        </w:tc>
        <w:tc>
          <w:tcPr>
            <w:tcW w:w="331" w:type="pct"/>
            <w:shd w:val="clear" w:color="auto" w:fill="auto"/>
            <w:noWrap/>
            <w:vAlign w:val="center"/>
          </w:tcPr>
          <w:p w:rsidR="008B79CC" w:rsidRPr="00A5746B" w:rsidRDefault="008B79CC" w:rsidP="002956A6">
            <w:pPr>
              <w:jc w:val="center"/>
              <w:rPr>
                <w:sz w:val="22"/>
              </w:rPr>
            </w:pPr>
            <w:r w:rsidRPr="00A5746B">
              <w:rPr>
                <w:sz w:val="22"/>
              </w:rPr>
              <w:t>0,00385</w:t>
            </w:r>
          </w:p>
        </w:tc>
        <w:tc>
          <w:tcPr>
            <w:tcW w:w="348" w:type="pct"/>
            <w:shd w:val="clear" w:color="auto" w:fill="auto"/>
            <w:vAlign w:val="center"/>
          </w:tcPr>
          <w:p w:rsidR="008B79CC" w:rsidRPr="00A5746B" w:rsidRDefault="008B79CC" w:rsidP="002956A6">
            <w:pPr>
              <w:jc w:val="center"/>
              <w:rPr>
                <w:sz w:val="22"/>
              </w:rPr>
            </w:pPr>
            <w:r w:rsidRPr="00A5746B">
              <w:rPr>
                <w:sz w:val="22"/>
              </w:rPr>
              <w:t>0,00385</w:t>
            </w:r>
          </w:p>
        </w:tc>
        <w:tc>
          <w:tcPr>
            <w:tcW w:w="427" w:type="pct"/>
            <w:shd w:val="clear" w:color="auto" w:fill="auto"/>
            <w:vAlign w:val="center"/>
          </w:tcPr>
          <w:p w:rsidR="008B79CC" w:rsidRPr="00A5746B" w:rsidRDefault="008B79CC" w:rsidP="002956A6">
            <w:pPr>
              <w:jc w:val="center"/>
              <w:rPr>
                <w:sz w:val="22"/>
              </w:rPr>
            </w:pPr>
            <w:r w:rsidRPr="00A5746B">
              <w:rPr>
                <w:sz w:val="22"/>
              </w:rPr>
              <w:t>0,00385</w:t>
            </w:r>
          </w:p>
        </w:tc>
        <w:tc>
          <w:tcPr>
            <w:tcW w:w="418" w:type="pct"/>
            <w:shd w:val="clear" w:color="auto" w:fill="auto"/>
            <w:vAlign w:val="center"/>
          </w:tcPr>
          <w:p w:rsidR="008B79CC" w:rsidRPr="00A5746B" w:rsidRDefault="008B79CC" w:rsidP="002956A6">
            <w:pPr>
              <w:jc w:val="center"/>
              <w:rPr>
                <w:sz w:val="22"/>
              </w:rPr>
            </w:pPr>
            <w:r w:rsidRPr="00A5746B">
              <w:rPr>
                <w:sz w:val="22"/>
              </w:rPr>
              <w:t>0,00385</w:t>
            </w:r>
          </w:p>
        </w:tc>
      </w:tr>
      <w:tr w:rsidR="008B79CC" w:rsidRPr="00A5746B" w:rsidTr="002956A6">
        <w:trPr>
          <w:cantSplit/>
        </w:trPr>
        <w:tc>
          <w:tcPr>
            <w:tcW w:w="273" w:type="pct"/>
            <w:vAlign w:val="bottom"/>
          </w:tcPr>
          <w:p w:rsidR="008B79CC" w:rsidRPr="00F740F7" w:rsidRDefault="008B79CC" w:rsidP="00F740F7">
            <w:pPr>
              <w:jc w:val="center"/>
              <w:rPr>
                <w:sz w:val="22"/>
              </w:rPr>
            </w:pPr>
            <w:r w:rsidRPr="00F740F7">
              <w:rPr>
                <w:sz w:val="22"/>
              </w:rPr>
              <w:t>7.2</w:t>
            </w:r>
          </w:p>
        </w:tc>
        <w:tc>
          <w:tcPr>
            <w:tcW w:w="1387" w:type="pct"/>
            <w:shd w:val="clear" w:color="auto" w:fill="auto"/>
            <w:noWrap/>
            <w:vAlign w:val="center"/>
          </w:tcPr>
          <w:p w:rsidR="008B79CC" w:rsidRPr="00A5746B" w:rsidRDefault="008B79CC" w:rsidP="002956A6">
            <w:pPr>
              <w:jc w:val="center"/>
              <w:rPr>
                <w:sz w:val="20"/>
                <w:szCs w:val="20"/>
              </w:rPr>
            </w:pPr>
            <w:r w:rsidRPr="00A5746B">
              <w:rPr>
                <w:sz w:val="20"/>
                <w:szCs w:val="20"/>
              </w:rPr>
              <w:t>Котельная (с.Дизьмино, ул. Школьная, 26а)</w:t>
            </w:r>
          </w:p>
        </w:tc>
        <w:tc>
          <w:tcPr>
            <w:tcW w:w="487" w:type="pct"/>
            <w:shd w:val="clear" w:color="auto" w:fill="auto"/>
            <w:noWrap/>
            <w:vAlign w:val="center"/>
          </w:tcPr>
          <w:p w:rsidR="008B79CC" w:rsidRPr="00A5746B" w:rsidRDefault="008B79CC" w:rsidP="002956A6">
            <w:pPr>
              <w:jc w:val="center"/>
              <w:rPr>
                <w:sz w:val="20"/>
                <w:szCs w:val="20"/>
              </w:rPr>
            </w:pPr>
            <w:r w:rsidRPr="00A5746B">
              <w:rPr>
                <w:sz w:val="20"/>
                <w:szCs w:val="20"/>
              </w:rPr>
              <w:t>Гкал/час.м.кв</w:t>
            </w:r>
          </w:p>
        </w:tc>
        <w:tc>
          <w:tcPr>
            <w:tcW w:w="333" w:type="pct"/>
            <w:shd w:val="clear" w:color="auto" w:fill="auto"/>
            <w:noWrap/>
            <w:vAlign w:val="center"/>
          </w:tcPr>
          <w:p w:rsidR="008B79CC" w:rsidRPr="00A5746B" w:rsidRDefault="008B79CC" w:rsidP="002956A6">
            <w:pPr>
              <w:jc w:val="center"/>
              <w:rPr>
                <w:sz w:val="22"/>
              </w:rPr>
            </w:pPr>
            <w:r w:rsidRPr="00A5746B">
              <w:rPr>
                <w:sz w:val="22"/>
              </w:rPr>
              <w:t>0,00349</w:t>
            </w:r>
          </w:p>
        </w:tc>
        <w:tc>
          <w:tcPr>
            <w:tcW w:w="323" w:type="pct"/>
            <w:shd w:val="clear" w:color="auto" w:fill="auto"/>
            <w:noWrap/>
            <w:vAlign w:val="center"/>
          </w:tcPr>
          <w:p w:rsidR="008B79CC" w:rsidRPr="00A5746B" w:rsidRDefault="008B79CC" w:rsidP="002956A6">
            <w:pPr>
              <w:jc w:val="center"/>
              <w:rPr>
                <w:sz w:val="22"/>
              </w:rPr>
            </w:pPr>
            <w:r w:rsidRPr="00A5746B">
              <w:rPr>
                <w:sz w:val="22"/>
              </w:rPr>
              <w:t>0,00349</w:t>
            </w:r>
          </w:p>
        </w:tc>
        <w:tc>
          <w:tcPr>
            <w:tcW w:w="342" w:type="pct"/>
            <w:shd w:val="clear" w:color="auto" w:fill="auto"/>
            <w:noWrap/>
            <w:vAlign w:val="center"/>
          </w:tcPr>
          <w:p w:rsidR="008B79CC" w:rsidRPr="00A5746B" w:rsidRDefault="008B79CC" w:rsidP="002956A6">
            <w:pPr>
              <w:jc w:val="center"/>
              <w:rPr>
                <w:sz w:val="22"/>
              </w:rPr>
            </w:pPr>
            <w:r w:rsidRPr="00A5746B">
              <w:rPr>
                <w:sz w:val="22"/>
              </w:rPr>
              <w:t>0,00349</w:t>
            </w:r>
          </w:p>
        </w:tc>
        <w:tc>
          <w:tcPr>
            <w:tcW w:w="331" w:type="pct"/>
            <w:shd w:val="clear" w:color="auto" w:fill="auto"/>
            <w:noWrap/>
            <w:vAlign w:val="center"/>
          </w:tcPr>
          <w:p w:rsidR="008B79CC" w:rsidRPr="00A5746B" w:rsidRDefault="008B79CC" w:rsidP="002956A6">
            <w:pPr>
              <w:jc w:val="center"/>
              <w:rPr>
                <w:sz w:val="22"/>
              </w:rPr>
            </w:pPr>
            <w:r w:rsidRPr="00A5746B">
              <w:rPr>
                <w:sz w:val="22"/>
              </w:rPr>
              <w:t>0,00349</w:t>
            </w:r>
          </w:p>
        </w:tc>
        <w:tc>
          <w:tcPr>
            <w:tcW w:w="331" w:type="pct"/>
            <w:shd w:val="clear" w:color="auto" w:fill="auto"/>
            <w:noWrap/>
            <w:vAlign w:val="center"/>
          </w:tcPr>
          <w:p w:rsidR="008B79CC" w:rsidRPr="00A5746B" w:rsidRDefault="008B79CC" w:rsidP="002956A6">
            <w:pPr>
              <w:jc w:val="center"/>
              <w:rPr>
                <w:sz w:val="22"/>
              </w:rPr>
            </w:pPr>
            <w:r w:rsidRPr="00A5746B">
              <w:rPr>
                <w:sz w:val="22"/>
              </w:rPr>
              <w:t>0,00349</w:t>
            </w:r>
          </w:p>
        </w:tc>
        <w:tc>
          <w:tcPr>
            <w:tcW w:w="348" w:type="pct"/>
            <w:shd w:val="clear" w:color="auto" w:fill="auto"/>
            <w:vAlign w:val="center"/>
          </w:tcPr>
          <w:p w:rsidR="008B79CC" w:rsidRPr="00A5746B" w:rsidRDefault="008B79CC" w:rsidP="002956A6">
            <w:pPr>
              <w:jc w:val="center"/>
              <w:rPr>
                <w:sz w:val="22"/>
              </w:rPr>
            </w:pPr>
            <w:r w:rsidRPr="00A5746B">
              <w:rPr>
                <w:sz w:val="22"/>
              </w:rPr>
              <w:t>0,00349</w:t>
            </w:r>
          </w:p>
        </w:tc>
        <w:tc>
          <w:tcPr>
            <w:tcW w:w="427" w:type="pct"/>
            <w:shd w:val="clear" w:color="auto" w:fill="auto"/>
            <w:vAlign w:val="center"/>
          </w:tcPr>
          <w:p w:rsidR="008B79CC" w:rsidRPr="00A5746B" w:rsidRDefault="008B79CC" w:rsidP="002956A6">
            <w:pPr>
              <w:jc w:val="center"/>
              <w:rPr>
                <w:sz w:val="22"/>
              </w:rPr>
            </w:pPr>
            <w:r w:rsidRPr="00A5746B">
              <w:rPr>
                <w:sz w:val="22"/>
              </w:rPr>
              <w:t>0,00349</w:t>
            </w:r>
          </w:p>
        </w:tc>
        <w:tc>
          <w:tcPr>
            <w:tcW w:w="418" w:type="pct"/>
            <w:shd w:val="clear" w:color="auto" w:fill="auto"/>
            <w:vAlign w:val="center"/>
          </w:tcPr>
          <w:p w:rsidR="008B79CC" w:rsidRPr="00A5746B" w:rsidRDefault="008B79CC" w:rsidP="002956A6">
            <w:pPr>
              <w:jc w:val="center"/>
              <w:rPr>
                <w:sz w:val="22"/>
              </w:rPr>
            </w:pPr>
            <w:r w:rsidRPr="00A5746B">
              <w:rPr>
                <w:sz w:val="22"/>
              </w:rPr>
              <w:t>0,00349</w:t>
            </w:r>
          </w:p>
        </w:tc>
      </w:tr>
      <w:tr w:rsidR="008B79CC" w:rsidRPr="00A5746B" w:rsidTr="002956A6">
        <w:trPr>
          <w:cantSplit/>
        </w:trPr>
        <w:tc>
          <w:tcPr>
            <w:tcW w:w="273" w:type="pct"/>
            <w:vAlign w:val="bottom"/>
          </w:tcPr>
          <w:p w:rsidR="008B79CC" w:rsidRPr="00F740F7" w:rsidRDefault="008B79CC" w:rsidP="00F740F7">
            <w:pPr>
              <w:jc w:val="center"/>
              <w:rPr>
                <w:sz w:val="22"/>
              </w:rPr>
            </w:pPr>
            <w:r w:rsidRPr="00F740F7">
              <w:rPr>
                <w:sz w:val="22"/>
              </w:rPr>
              <w:t>7.3</w:t>
            </w:r>
          </w:p>
        </w:tc>
        <w:tc>
          <w:tcPr>
            <w:tcW w:w="1387" w:type="pct"/>
            <w:shd w:val="clear" w:color="auto" w:fill="auto"/>
            <w:noWrap/>
            <w:vAlign w:val="center"/>
          </w:tcPr>
          <w:p w:rsidR="008B79CC" w:rsidRPr="00A5746B" w:rsidRDefault="008B79CC" w:rsidP="002956A6">
            <w:pPr>
              <w:jc w:val="center"/>
              <w:rPr>
                <w:sz w:val="20"/>
                <w:szCs w:val="20"/>
              </w:rPr>
            </w:pPr>
            <w:r w:rsidRPr="00A5746B">
              <w:rPr>
                <w:sz w:val="20"/>
                <w:szCs w:val="20"/>
              </w:rPr>
              <w:t>Котельная (п.Яр, ул. Советская, 1)</w:t>
            </w:r>
          </w:p>
        </w:tc>
        <w:tc>
          <w:tcPr>
            <w:tcW w:w="487" w:type="pct"/>
            <w:shd w:val="clear" w:color="auto" w:fill="auto"/>
            <w:noWrap/>
            <w:vAlign w:val="center"/>
          </w:tcPr>
          <w:p w:rsidR="008B79CC" w:rsidRPr="00A5746B" w:rsidRDefault="008B79CC" w:rsidP="002956A6">
            <w:pPr>
              <w:jc w:val="center"/>
              <w:rPr>
                <w:sz w:val="20"/>
                <w:szCs w:val="20"/>
              </w:rPr>
            </w:pPr>
            <w:r w:rsidRPr="00A5746B">
              <w:rPr>
                <w:sz w:val="20"/>
                <w:szCs w:val="20"/>
              </w:rPr>
              <w:t>Гкал/час.м.кв</w:t>
            </w:r>
          </w:p>
        </w:tc>
        <w:tc>
          <w:tcPr>
            <w:tcW w:w="333" w:type="pct"/>
            <w:shd w:val="clear" w:color="auto" w:fill="auto"/>
            <w:noWrap/>
            <w:vAlign w:val="center"/>
          </w:tcPr>
          <w:p w:rsidR="008B79CC" w:rsidRPr="00A5746B" w:rsidRDefault="008B79CC" w:rsidP="002956A6">
            <w:pPr>
              <w:jc w:val="center"/>
              <w:rPr>
                <w:sz w:val="22"/>
              </w:rPr>
            </w:pPr>
            <w:r w:rsidRPr="00A5746B">
              <w:rPr>
                <w:sz w:val="22"/>
              </w:rPr>
              <w:t>0,00213</w:t>
            </w:r>
          </w:p>
        </w:tc>
        <w:tc>
          <w:tcPr>
            <w:tcW w:w="323" w:type="pct"/>
            <w:shd w:val="clear" w:color="auto" w:fill="auto"/>
            <w:noWrap/>
            <w:vAlign w:val="center"/>
          </w:tcPr>
          <w:p w:rsidR="008B79CC" w:rsidRPr="00A5746B" w:rsidRDefault="008B79CC" w:rsidP="002956A6">
            <w:pPr>
              <w:jc w:val="center"/>
              <w:rPr>
                <w:sz w:val="22"/>
              </w:rPr>
            </w:pPr>
            <w:r w:rsidRPr="00A5746B">
              <w:rPr>
                <w:sz w:val="22"/>
              </w:rPr>
              <w:t>0,00213</w:t>
            </w:r>
          </w:p>
        </w:tc>
        <w:tc>
          <w:tcPr>
            <w:tcW w:w="342" w:type="pct"/>
            <w:shd w:val="clear" w:color="auto" w:fill="auto"/>
            <w:noWrap/>
            <w:vAlign w:val="center"/>
          </w:tcPr>
          <w:p w:rsidR="008B79CC" w:rsidRPr="00A5746B" w:rsidRDefault="008B79CC" w:rsidP="002956A6">
            <w:pPr>
              <w:jc w:val="center"/>
              <w:rPr>
                <w:sz w:val="22"/>
              </w:rPr>
            </w:pPr>
            <w:r w:rsidRPr="00A5746B">
              <w:rPr>
                <w:sz w:val="22"/>
              </w:rPr>
              <w:t>0,00213</w:t>
            </w:r>
          </w:p>
        </w:tc>
        <w:tc>
          <w:tcPr>
            <w:tcW w:w="331" w:type="pct"/>
            <w:shd w:val="clear" w:color="auto" w:fill="auto"/>
            <w:noWrap/>
            <w:vAlign w:val="center"/>
          </w:tcPr>
          <w:p w:rsidR="008B79CC" w:rsidRPr="00A5746B" w:rsidRDefault="008B79CC" w:rsidP="002956A6">
            <w:pPr>
              <w:jc w:val="center"/>
              <w:rPr>
                <w:sz w:val="22"/>
              </w:rPr>
            </w:pPr>
            <w:r w:rsidRPr="00A5746B">
              <w:rPr>
                <w:sz w:val="22"/>
              </w:rPr>
              <w:t>0,00213</w:t>
            </w:r>
          </w:p>
        </w:tc>
        <w:tc>
          <w:tcPr>
            <w:tcW w:w="331" w:type="pct"/>
            <w:shd w:val="clear" w:color="auto" w:fill="auto"/>
            <w:noWrap/>
            <w:vAlign w:val="center"/>
          </w:tcPr>
          <w:p w:rsidR="008B79CC" w:rsidRPr="00A5746B" w:rsidRDefault="008B79CC" w:rsidP="002956A6">
            <w:pPr>
              <w:jc w:val="center"/>
              <w:rPr>
                <w:sz w:val="22"/>
              </w:rPr>
            </w:pPr>
            <w:r w:rsidRPr="00A5746B">
              <w:rPr>
                <w:sz w:val="22"/>
              </w:rPr>
              <w:t>0,00213</w:t>
            </w:r>
          </w:p>
        </w:tc>
        <w:tc>
          <w:tcPr>
            <w:tcW w:w="348" w:type="pct"/>
            <w:shd w:val="clear" w:color="auto" w:fill="auto"/>
            <w:vAlign w:val="center"/>
          </w:tcPr>
          <w:p w:rsidR="008B79CC" w:rsidRPr="00A5746B" w:rsidRDefault="008B79CC" w:rsidP="002956A6">
            <w:pPr>
              <w:jc w:val="center"/>
              <w:rPr>
                <w:sz w:val="22"/>
              </w:rPr>
            </w:pPr>
            <w:r w:rsidRPr="00A5746B">
              <w:rPr>
                <w:sz w:val="22"/>
              </w:rPr>
              <w:t>0,00213</w:t>
            </w:r>
          </w:p>
        </w:tc>
        <w:tc>
          <w:tcPr>
            <w:tcW w:w="427" w:type="pct"/>
            <w:shd w:val="clear" w:color="auto" w:fill="auto"/>
            <w:vAlign w:val="center"/>
          </w:tcPr>
          <w:p w:rsidR="008B79CC" w:rsidRPr="00A5746B" w:rsidRDefault="008B79CC" w:rsidP="002956A6">
            <w:pPr>
              <w:jc w:val="center"/>
              <w:rPr>
                <w:sz w:val="22"/>
              </w:rPr>
            </w:pPr>
            <w:r w:rsidRPr="00A5746B">
              <w:rPr>
                <w:sz w:val="22"/>
              </w:rPr>
              <w:t>0,00213</w:t>
            </w:r>
          </w:p>
        </w:tc>
        <w:tc>
          <w:tcPr>
            <w:tcW w:w="418" w:type="pct"/>
            <w:shd w:val="clear" w:color="auto" w:fill="auto"/>
            <w:vAlign w:val="center"/>
          </w:tcPr>
          <w:p w:rsidR="008B79CC" w:rsidRPr="00A5746B" w:rsidRDefault="008B79CC" w:rsidP="002956A6">
            <w:pPr>
              <w:jc w:val="center"/>
              <w:rPr>
                <w:sz w:val="22"/>
              </w:rPr>
            </w:pPr>
            <w:r w:rsidRPr="00A5746B">
              <w:rPr>
                <w:sz w:val="22"/>
              </w:rPr>
              <w:t>0,00213</w:t>
            </w:r>
          </w:p>
        </w:tc>
      </w:tr>
      <w:tr w:rsidR="008B79CC" w:rsidRPr="00A5746B" w:rsidTr="002956A6">
        <w:trPr>
          <w:cantSplit/>
        </w:trPr>
        <w:tc>
          <w:tcPr>
            <w:tcW w:w="273" w:type="pct"/>
            <w:vAlign w:val="bottom"/>
          </w:tcPr>
          <w:p w:rsidR="008B79CC" w:rsidRPr="00F740F7" w:rsidRDefault="008B79CC" w:rsidP="00F740F7">
            <w:pPr>
              <w:jc w:val="center"/>
              <w:rPr>
                <w:sz w:val="22"/>
              </w:rPr>
            </w:pPr>
            <w:r w:rsidRPr="00F740F7">
              <w:rPr>
                <w:sz w:val="22"/>
              </w:rPr>
              <w:t>7.4</w:t>
            </w:r>
          </w:p>
        </w:tc>
        <w:tc>
          <w:tcPr>
            <w:tcW w:w="1387" w:type="pct"/>
            <w:shd w:val="clear" w:color="auto" w:fill="auto"/>
            <w:noWrap/>
            <w:vAlign w:val="center"/>
          </w:tcPr>
          <w:p w:rsidR="008B79CC" w:rsidRPr="00A5746B" w:rsidRDefault="008B79CC" w:rsidP="002956A6">
            <w:pPr>
              <w:jc w:val="center"/>
              <w:rPr>
                <w:sz w:val="20"/>
                <w:szCs w:val="20"/>
              </w:rPr>
            </w:pPr>
            <w:r w:rsidRPr="00A5746B">
              <w:rPr>
                <w:sz w:val="20"/>
                <w:szCs w:val="20"/>
              </w:rPr>
              <w:t>Котельная (с.Пудем, ул. Гагарина, 2а)</w:t>
            </w:r>
          </w:p>
        </w:tc>
        <w:tc>
          <w:tcPr>
            <w:tcW w:w="487" w:type="pct"/>
            <w:shd w:val="clear" w:color="auto" w:fill="auto"/>
            <w:noWrap/>
            <w:vAlign w:val="center"/>
          </w:tcPr>
          <w:p w:rsidR="008B79CC" w:rsidRPr="00A5746B" w:rsidRDefault="008B79CC" w:rsidP="002956A6">
            <w:pPr>
              <w:jc w:val="center"/>
              <w:rPr>
                <w:sz w:val="20"/>
                <w:szCs w:val="20"/>
              </w:rPr>
            </w:pPr>
            <w:r w:rsidRPr="00A5746B">
              <w:rPr>
                <w:sz w:val="20"/>
                <w:szCs w:val="20"/>
              </w:rPr>
              <w:t>Гкал/час.м.кв</w:t>
            </w:r>
          </w:p>
        </w:tc>
        <w:tc>
          <w:tcPr>
            <w:tcW w:w="333" w:type="pct"/>
            <w:shd w:val="clear" w:color="auto" w:fill="auto"/>
            <w:noWrap/>
            <w:vAlign w:val="center"/>
          </w:tcPr>
          <w:p w:rsidR="008B79CC" w:rsidRPr="00A5746B" w:rsidRDefault="008B79CC" w:rsidP="002956A6">
            <w:pPr>
              <w:jc w:val="center"/>
              <w:rPr>
                <w:sz w:val="22"/>
              </w:rPr>
            </w:pPr>
            <w:r w:rsidRPr="00A5746B">
              <w:rPr>
                <w:sz w:val="22"/>
              </w:rPr>
              <w:t>0,00212</w:t>
            </w:r>
          </w:p>
        </w:tc>
        <w:tc>
          <w:tcPr>
            <w:tcW w:w="323" w:type="pct"/>
            <w:shd w:val="clear" w:color="auto" w:fill="auto"/>
            <w:noWrap/>
            <w:vAlign w:val="center"/>
          </w:tcPr>
          <w:p w:rsidR="008B79CC" w:rsidRPr="00A5746B" w:rsidRDefault="008B79CC" w:rsidP="002956A6">
            <w:pPr>
              <w:jc w:val="center"/>
              <w:rPr>
                <w:sz w:val="22"/>
              </w:rPr>
            </w:pPr>
            <w:r w:rsidRPr="00A5746B">
              <w:rPr>
                <w:sz w:val="22"/>
              </w:rPr>
              <w:t>0,00212</w:t>
            </w:r>
          </w:p>
        </w:tc>
        <w:tc>
          <w:tcPr>
            <w:tcW w:w="342" w:type="pct"/>
            <w:shd w:val="clear" w:color="auto" w:fill="auto"/>
            <w:noWrap/>
            <w:vAlign w:val="center"/>
          </w:tcPr>
          <w:p w:rsidR="008B79CC" w:rsidRPr="00A5746B" w:rsidRDefault="008B79CC" w:rsidP="002956A6">
            <w:pPr>
              <w:jc w:val="center"/>
              <w:rPr>
                <w:sz w:val="22"/>
              </w:rPr>
            </w:pPr>
            <w:r w:rsidRPr="00A5746B">
              <w:rPr>
                <w:sz w:val="22"/>
              </w:rPr>
              <w:t>0,00212</w:t>
            </w:r>
          </w:p>
        </w:tc>
        <w:tc>
          <w:tcPr>
            <w:tcW w:w="331" w:type="pct"/>
            <w:shd w:val="clear" w:color="auto" w:fill="auto"/>
            <w:noWrap/>
            <w:vAlign w:val="center"/>
          </w:tcPr>
          <w:p w:rsidR="008B79CC" w:rsidRPr="00A5746B" w:rsidRDefault="008B79CC" w:rsidP="002956A6">
            <w:pPr>
              <w:jc w:val="center"/>
              <w:rPr>
                <w:sz w:val="22"/>
              </w:rPr>
            </w:pPr>
            <w:r w:rsidRPr="00A5746B">
              <w:rPr>
                <w:sz w:val="22"/>
              </w:rPr>
              <w:t>0,00212</w:t>
            </w:r>
          </w:p>
        </w:tc>
        <w:tc>
          <w:tcPr>
            <w:tcW w:w="331" w:type="pct"/>
            <w:shd w:val="clear" w:color="auto" w:fill="auto"/>
            <w:noWrap/>
            <w:vAlign w:val="center"/>
          </w:tcPr>
          <w:p w:rsidR="008B79CC" w:rsidRPr="00A5746B" w:rsidRDefault="008B79CC" w:rsidP="002956A6">
            <w:pPr>
              <w:jc w:val="center"/>
              <w:rPr>
                <w:sz w:val="22"/>
              </w:rPr>
            </w:pPr>
            <w:r w:rsidRPr="00A5746B">
              <w:rPr>
                <w:sz w:val="22"/>
              </w:rPr>
              <w:t>0,00212</w:t>
            </w:r>
          </w:p>
        </w:tc>
        <w:tc>
          <w:tcPr>
            <w:tcW w:w="348" w:type="pct"/>
            <w:shd w:val="clear" w:color="auto" w:fill="auto"/>
            <w:vAlign w:val="center"/>
          </w:tcPr>
          <w:p w:rsidR="008B79CC" w:rsidRPr="00A5746B" w:rsidRDefault="008B79CC" w:rsidP="002956A6">
            <w:pPr>
              <w:jc w:val="center"/>
              <w:rPr>
                <w:sz w:val="22"/>
              </w:rPr>
            </w:pPr>
            <w:r w:rsidRPr="00A5746B">
              <w:rPr>
                <w:sz w:val="22"/>
              </w:rPr>
              <w:t>0,00212</w:t>
            </w:r>
          </w:p>
        </w:tc>
        <w:tc>
          <w:tcPr>
            <w:tcW w:w="427" w:type="pct"/>
            <w:shd w:val="clear" w:color="auto" w:fill="auto"/>
            <w:vAlign w:val="center"/>
          </w:tcPr>
          <w:p w:rsidR="008B79CC" w:rsidRPr="00A5746B" w:rsidRDefault="008B79CC" w:rsidP="002956A6">
            <w:pPr>
              <w:jc w:val="center"/>
              <w:rPr>
                <w:sz w:val="22"/>
              </w:rPr>
            </w:pPr>
            <w:r w:rsidRPr="00A5746B">
              <w:rPr>
                <w:sz w:val="22"/>
              </w:rPr>
              <w:t>0,00212</w:t>
            </w:r>
          </w:p>
        </w:tc>
        <w:tc>
          <w:tcPr>
            <w:tcW w:w="418" w:type="pct"/>
            <w:shd w:val="clear" w:color="auto" w:fill="auto"/>
            <w:vAlign w:val="center"/>
          </w:tcPr>
          <w:p w:rsidR="008B79CC" w:rsidRPr="00A5746B" w:rsidRDefault="008B79CC" w:rsidP="002956A6">
            <w:pPr>
              <w:jc w:val="center"/>
              <w:rPr>
                <w:sz w:val="22"/>
              </w:rPr>
            </w:pPr>
            <w:r w:rsidRPr="00A5746B">
              <w:rPr>
                <w:sz w:val="22"/>
              </w:rPr>
              <w:t>0,00212</w:t>
            </w:r>
          </w:p>
        </w:tc>
      </w:tr>
      <w:tr w:rsidR="008B79CC" w:rsidRPr="00A5746B" w:rsidTr="002956A6">
        <w:trPr>
          <w:cantSplit/>
        </w:trPr>
        <w:tc>
          <w:tcPr>
            <w:tcW w:w="273" w:type="pct"/>
            <w:vAlign w:val="bottom"/>
          </w:tcPr>
          <w:p w:rsidR="008B79CC" w:rsidRPr="00F740F7" w:rsidRDefault="008B79CC" w:rsidP="00F740F7">
            <w:pPr>
              <w:jc w:val="center"/>
              <w:rPr>
                <w:sz w:val="22"/>
              </w:rPr>
            </w:pPr>
            <w:r w:rsidRPr="00F740F7">
              <w:rPr>
                <w:sz w:val="22"/>
              </w:rPr>
              <w:t>7.5</w:t>
            </w:r>
          </w:p>
        </w:tc>
        <w:tc>
          <w:tcPr>
            <w:tcW w:w="1387" w:type="pct"/>
            <w:shd w:val="clear" w:color="auto" w:fill="auto"/>
            <w:noWrap/>
            <w:vAlign w:val="center"/>
          </w:tcPr>
          <w:p w:rsidR="008B79CC" w:rsidRPr="00A5746B" w:rsidRDefault="008B79CC" w:rsidP="002956A6">
            <w:pPr>
              <w:jc w:val="center"/>
              <w:rPr>
                <w:sz w:val="20"/>
                <w:szCs w:val="20"/>
              </w:rPr>
            </w:pPr>
            <w:r w:rsidRPr="00A5746B">
              <w:rPr>
                <w:sz w:val="20"/>
                <w:szCs w:val="20"/>
              </w:rPr>
              <w:t>Котельная (п.Яр, ул. Ф.Васильева, 6а)</w:t>
            </w:r>
          </w:p>
        </w:tc>
        <w:tc>
          <w:tcPr>
            <w:tcW w:w="487" w:type="pct"/>
            <w:shd w:val="clear" w:color="auto" w:fill="auto"/>
            <w:noWrap/>
            <w:vAlign w:val="center"/>
          </w:tcPr>
          <w:p w:rsidR="008B79CC" w:rsidRPr="00A5746B" w:rsidRDefault="008B79CC" w:rsidP="002956A6">
            <w:pPr>
              <w:jc w:val="center"/>
              <w:rPr>
                <w:sz w:val="20"/>
                <w:szCs w:val="20"/>
              </w:rPr>
            </w:pPr>
            <w:r w:rsidRPr="00A5746B">
              <w:rPr>
                <w:sz w:val="20"/>
                <w:szCs w:val="20"/>
              </w:rPr>
              <w:t>Гкал/час.м.кв</w:t>
            </w:r>
          </w:p>
        </w:tc>
        <w:tc>
          <w:tcPr>
            <w:tcW w:w="333" w:type="pct"/>
            <w:shd w:val="clear" w:color="auto" w:fill="auto"/>
            <w:noWrap/>
            <w:vAlign w:val="center"/>
          </w:tcPr>
          <w:p w:rsidR="008B79CC" w:rsidRPr="00A5746B" w:rsidRDefault="008B79CC" w:rsidP="002956A6">
            <w:pPr>
              <w:jc w:val="center"/>
              <w:rPr>
                <w:sz w:val="22"/>
              </w:rPr>
            </w:pPr>
            <w:r w:rsidRPr="00A5746B">
              <w:rPr>
                <w:sz w:val="22"/>
              </w:rPr>
              <w:t>0,00482</w:t>
            </w:r>
          </w:p>
        </w:tc>
        <w:tc>
          <w:tcPr>
            <w:tcW w:w="323" w:type="pct"/>
            <w:shd w:val="clear" w:color="auto" w:fill="auto"/>
            <w:noWrap/>
            <w:vAlign w:val="center"/>
          </w:tcPr>
          <w:p w:rsidR="008B79CC" w:rsidRPr="00A5746B" w:rsidRDefault="008B79CC" w:rsidP="002956A6">
            <w:pPr>
              <w:jc w:val="center"/>
              <w:rPr>
                <w:sz w:val="22"/>
              </w:rPr>
            </w:pPr>
            <w:r w:rsidRPr="00A5746B">
              <w:rPr>
                <w:sz w:val="22"/>
              </w:rPr>
              <w:t>0,00482</w:t>
            </w:r>
          </w:p>
        </w:tc>
        <w:tc>
          <w:tcPr>
            <w:tcW w:w="342" w:type="pct"/>
            <w:shd w:val="clear" w:color="auto" w:fill="auto"/>
            <w:noWrap/>
            <w:vAlign w:val="center"/>
          </w:tcPr>
          <w:p w:rsidR="008B79CC" w:rsidRPr="00A5746B" w:rsidRDefault="008B79CC" w:rsidP="002956A6">
            <w:pPr>
              <w:jc w:val="center"/>
              <w:rPr>
                <w:sz w:val="22"/>
              </w:rPr>
            </w:pPr>
            <w:r w:rsidRPr="00A5746B">
              <w:rPr>
                <w:sz w:val="22"/>
              </w:rPr>
              <w:t>0,00482</w:t>
            </w:r>
          </w:p>
        </w:tc>
        <w:tc>
          <w:tcPr>
            <w:tcW w:w="331" w:type="pct"/>
            <w:shd w:val="clear" w:color="auto" w:fill="auto"/>
            <w:noWrap/>
            <w:vAlign w:val="center"/>
          </w:tcPr>
          <w:p w:rsidR="008B79CC" w:rsidRPr="00A5746B" w:rsidRDefault="008B79CC" w:rsidP="002956A6">
            <w:pPr>
              <w:jc w:val="center"/>
              <w:rPr>
                <w:sz w:val="22"/>
              </w:rPr>
            </w:pPr>
            <w:r w:rsidRPr="00A5746B">
              <w:rPr>
                <w:sz w:val="22"/>
              </w:rPr>
              <w:t>0,00482</w:t>
            </w:r>
          </w:p>
        </w:tc>
        <w:tc>
          <w:tcPr>
            <w:tcW w:w="331" w:type="pct"/>
            <w:shd w:val="clear" w:color="auto" w:fill="auto"/>
            <w:noWrap/>
            <w:vAlign w:val="center"/>
          </w:tcPr>
          <w:p w:rsidR="008B79CC" w:rsidRPr="00A5746B" w:rsidRDefault="008B79CC" w:rsidP="002956A6">
            <w:pPr>
              <w:jc w:val="center"/>
              <w:rPr>
                <w:sz w:val="22"/>
              </w:rPr>
            </w:pPr>
            <w:r w:rsidRPr="00A5746B">
              <w:rPr>
                <w:sz w:val="22"/>
              </w:rPr>
              <w:t>0,00482</w:t>
            </w:r>
          </w:p>
        </w:tc>
        <w:tc>
          <w:tcPr>
            <w:tcW w:w="348" w:type="pct"/>
            <w:shd w:val="clear" w:color="auto" w:fill="auto"/>
            <w:vAlign w:val="center"/>
          </w:tcPr>
          <w:p w:rsidR="008B79CC" w:rsidRPr="00A5746B" w:rsidRDefault="008B79CC" w:rsidP="002956A6">
            <w:pPr>
              <w:jc w:val="center"/>
              <w:rPr>
                <w:sz w:val="22"/>
              </w:rPr>
            </w:pPr>
            <w:r w:rsidRPr="00A5746B">
              <w:rPr>
                <w:sz w:val="22"/>
              </w:rPr>
              <w:t>0,00482</w:t>
            </w:r>
          </w:p>
        </w:tc>
        <w:tc>
          <w:tcPr>
            <w:tcW w:w="427" w:type="pct"/>
            <w:shd w:val="clear" w:color="auto" w:fill="auto"/>
            <w:vAlign w:val="center"/>
          </w:tcPr>
          <w:p w:rsidR="008B79CC" w:rsidRPr="00A5746B" w:rsidRDefault="008B79CC" w:rsidP="002956A6">
            <w:pPr>
              <w:jc w:val="center"/>
              <w:rPr>
                <w:sz w:val="22"/>
              </w:rPr>
            </w:pPr>
            <w:r w:rsidRPr="00A5746B">
              <w:rPr>
                <w:sz w:val="22"/>
              </w:rPr>
              <w:t>0,00482</w:t>
            </w:r>
          </w:p>
        </w:tc>
        <w:tc>
          <w:tcPr>
            <w:tcW w:w="418" w:type="pct"/>
            <w:shd w:val="clear" w:color="auto" w:fill="auto"/>
            <w:vAlign w:val="center"/>
          </w:tcPr>
          <w:p w:rsidR="008B79CC" w:rsidRPr="00A5746B" w:rsidRDefault="008B79CC" w:rsidP="002956A6">
            <w:pPr>
              <w:jc w:val="center"/>
              <w:rPr>
                <w:sz w:val="22"/>
              </w:rPr>
            </w:pPr>
            <w:r w:rsidRPr="00A5746B">
              <w:rPr>
                <w:sz w:val="22"/>
              </w:rPr>
              <w:t>0,00482</w:t>
            </w:r>
          </w:p>
        </w:tc>
      </w:tr>
      <w:tr w:rsidR="008B79CC" w:rsidRPr="00A5746B" w:rsidTr="002956A6">
        <w:trPr>
          <w:cantSplit/>
        </w:trPr>
        <w:tc>
          <w:tcPr>
            <w:tcW w:w="273" w:type="pct"/>
            <w:vAlign w:val="bottom"/>
          </w:tcPr>
          <w:p w:rsidR="008B79CC" w:rsidRPr="00F740F7" w:rsidRDefault="008B79CC" w:rsidP="00F740F7">
            <w:pPr>
              <w:jc w:val="center"/>
              <w:rPr>
                <w:sz w:val="22"/>
              </w:rPr>
            </w:pPr>
            <w:r w:rsidRPr="00F740F7">
              <w:rPr>
                <w:sz w:val="22"/>
              </w:rPr>
              <w:t>7.6</w:t>
            </w:r>
          </w:p>
        </w:tc>
        <w:tc>
          <w:tcPr>
            <w:tcW w:w="1387" w:type="pct"/>
            <w:shd w:val="clear" w:color="auto" w:fill="auto"/>
            <w:noWrap/>
            <w:vAlign w:val="center"/>
          </w:tcPr>
          <w:p w:rsidR="008B79CC" w:rsidRPr="00A5746B" w:rsidRDefault="008B79CC" w:rsidP="002956A6">
            <w:pPr>
              <w:jc w:val="center"/>
              <w:rPr>
                <w:sz w:val="20"/>
                <w:szCs w:val="20"/>
              </w:rPr>
            </w:pPr>
            <w:r w:rsidRPr="00A5746B">
              <w:rPr>
                <w:sz w:val="20"/>
                <w:szCs w:val="20"/>
              </w:rPr>
              <w:t>Котельная (п.Яр, ул. Ф.Васильева, 29а)</w:t>
            </w:r>
          </w:p>
        </w:tc>
        <w:tc>
          <w:tcPr>
            <w:tcW w:w="487" w:type="pct"/>
            <w:shd w:val="clear" w:color="auto" w:fill="auto"/>
            <w:noWrap/>
            <w:vAlign w:val="center"/>
          </w:tcPr>
          <w:p w:rsidR="008B79CC" w:rsidRPr="00A5746B" w:rsidRDefault="008B79CC" w:rsidP="002956A6">
            <w:pPr>
              <w:jc w:val="center"/>
              <w:rPr>
                <w:sz w:val="20"/>
                <w:szCs w:val="20"/>
              </w:rPr>
            </w:pPr>
            <w:r w:rsidRPr="00A5746B">
              <w:rPr>
                <w:sz w:val="20"/>
                <w:szCs w:val="20"/>
              </w:rPr>
              <w:t>Гкал/час.м.кв</w:t>
            </w:r>
          </w:p>
        </w:tc>
        <w:tc>
          <w:tcPr>
            <w:tcW w:w="333" w:type="pct"/>
            <w:shd w:val="clear" w:color="auto" w:fill="auto"/>
            <w:noWrap/>
            <w:vAlign w:val="center"/>
          </w:tcPr>
          <w:p w:rsidR="008B79CC" w:rsidRPr="00A5746B" w:rsidRDefault="008B79CC" w:rsidP="002956A6">
            <w:pPr>
              <w:jc w:val="center"/>
              <w:rPr>
                <w:sz w:val="22"/>
              </w:rPr>
            </w:pPr>
            <w:r w:rsidRPr="00A5746B">
              <w:rPr>
                <w:sz w:val="22"/>
              </w:rPr>
              <w:t>0,00609</w:t>
            </w:r>
          </w:p>
        </w:tc>
        <w:tc>
          <w:tcPr>
            <w:tcW w:w="323" w:type="pct"/>
            <w:shd w:val="clear" w:color="auto" w:fill="auto"/>
            <w:noWrap/>
            <w:vAlign w:val="center"/>
          </w:tcPr>
          <w:p w:rsidR="008B79CC" w:rsidRPr="00A5746B" w:rsidRDefault="008B79CC" w:rsidP="002956A6">
            <w:pPr>
              <w:jc w:val="center"/>
              <w:rPr>
                <w:sz w:val="22"/>
              </w:rPr>
            </w:pPr>
            <w:r w:rsidRPr="00A5746B">
              <w:rPr>
                <w:sz w:val="22"/>
              </w:rPr>
              <w:t>0,00609</w:t>
            </w:r>
          </w:p>
        </w:tc>
        <w:tc>
          <w:tcPr>
            <w:tcW w:w="342" w:type="pct"/>
            <w:shd w:val="clear" w:color="auto" w:fill="auto"/>
            <w:noWrap/>
            <w:vAlign w:val="center"/>
          </w:tcPr>
          <w:p w:rsidR="008B79CC" w:rsidRPr="00A5746B" w:rsidRDefault="008B79CC" w:rsidP="002956A6">
            <w:pPr>
              <w:jc w:val="center"/>
              <w:rPr>
                <w:sz w:val="22"/>
              </w:rPr>
            </w:pPr>
            <w:r w:rsidRPr="00A5746B">
              <w:rPr>
                <w:sz w:val="22"/>
              </w:rPr>
              <w:t>0,00609</w:t>
            </w:r>
          </w:p>
        </w:tc>
        <w:tc>
          <w:tcPr>
            <w:tcW w:w="331" w:type="pct"/>
            <w:shd w:val="clear" w:color="auto" w:fill="auto"/>
            <w:noWrap/>
            <w:vAlign w:val="center"/>
          </w:tcPr>
          <w:p w:rsidR="008B79CC" w:rsidRPr="00A5746B" w:rsidRDefault="008B79CC" w:rsidP="002956A6">
            <w:pPr>
              <w:jc w:val="center"/>
              <w:rPr>
                <w:sz w:val="22"/>
              </w:rPr>
            </w:pPr>
            <w:r w:rsidRPr="00A5746B">
              <w:rPr>
                <w:sz w:val="22"/>
              </w:rPr>
              <w:t>0,00609</w:t>
            </w:r>
          </w:p>
        </w:tc>
        <w:tc>
          <w:tcPr>
            <w:tcW w:w="331" w:type="pct"/>
            <w:shd w:val="clear" w:color="auto" w:fill="auto"/>
            <w:noWrap/>
            <w:vAlign w:val="center"/>
          </w:tcPr>
          <w:p w:rsidR="008B79CC" w:rsidRPr="00A5746B" w:rsidRDefault="008B79CC" w:rsidP="002956A6">
            <w:pPr>
              <w:jc w:val="center"/>
              <w:rPr>
                <w:sz w:val="22"/>
              </w:rPr>
            </w:pPr>
            <w:r w:rsidRPr="00A5746B">
              <w:rPr>
                <w:sz w:val="22"/>
              </w:rPr>
              <w:t>0,00609</w:t>
            </w:r>
          </w:p>
        </w:tc>
        <w:tc>
          <w:tcPr>
            <w:tcW w:w="348" w:type="pct"/>
            <w:shd w:val="clear" w:color="auto" w:fill="auto"/>
            <w:vAlign w:val="center"/>
          </w:tcPr>
          <w:p w:rsidR="008B79CC" w:rsidRPr="00A5746B" w:rsidRDefault="008B79CC" w:rsidP="002956A6">
            <w:pPr>
              <w:jc w:val="center"/>
              <w:rPr>
                <w:sz w:val="22"/>
              </w:rPr>
            </w:pPr>
            <w:r w:rsidRPr="00A5746B">
              <w:rPr>
                <w:sz w:val="22"/>
              </w:rPr>
              <w:t>0,00609</w:t>
            </w:r>
          </w:p>
        </w:tc>
        <w:tc>
          <w:tcPr>
            <w:tcW w:w="427" w:type="pct"/>
            <w:shd w:val="clear" w:color="auto" w:fill="auto"/>
            <w:vAlign w:val="center"/>
          </w:tcPr>
          <w:p w:rsidR="008B79CC" w:rsidRPr="00A5746B" w:rsidRDefault="008B79CC" w:rsidP="002956A6">
            <w:pPr>
              <w:jc w:val="center"/>
              <w:rPr>
                <w:sz w:val="22"/>
              </w:rPr>
            </w:pPr>
            <w:r w:rsidRPr="00A5746B">
              <w:rPr>
                <w:sz w:val="22"/>
              </w:rPr>
              <w:t>0,00609</w:t>
            </w:r>
          </w:p>
        </w:tc>
        <w:tc>
          <w:tcPr>
            <w:tcW w:w="418" w:type="pct"/>
            <w:shd w:val="clear" w:color="auto" w:fill="auto"/>
            <w:vAlign w:val="center"/>
          </w:tcPr>
          <w:p w:rsidR="008B79CC" w:rsidRPr="00A5746B" w:rsidRDefault="008B79CC" w:rsidP="002956A6">
            <w:pPr>
              <w:jc w:val="center"/>
              <w:rPr>
                <w:sz w:val="22"/>
              </w:rPr>
            </w:pPr>
            <w:r w:rsidRPr="00A5746B">
              <w:rPr>
                <w:sz w:val="22"/>
              </w:rPr>
              <w:t>0,00609</w:t>
            </w:r>
          </w:p>
        </w:tc>
      </w:tr>
      <w:tr w:rsidR="008B79CC" w:rsidRPr="00A5746B" w:rsidTr="002956A6">
        <w:trPr>
          <w:cantSplit/>
        </w:trPr>
        <w:tc>
          <w:tcPr>
            <w:tcW w:w="273" w:type="pct"/>
            <w:vAlign w:val="bottom"/>
          </w:tcPr>
          <w:p w:rsidR="008B79CC" w:rsidRPr="00F740F7" w:rsidRDefault="008B79CC" w:rsidP="00F740F7">
            <w:pPr>
              <w:jc w:val="center"/>
              <w:rPr>
                <w:sz w:val="22"/>
              </w:rPr>
            </w:pPr>
            <w:r w:rsidRPr="00F740F7">
              <w:rPr>
                <w:sz w:val="22"/>
              </w:rPr>
              <w:t>7.7</w:t>
            </w:r>
          </w:p>
        </w:tc>
        <w:tc>
          <w:tcPr>
            <w:tcW w:w="1387" w:type="pct"/>
            <w:shd w:val="clear" w:color="auto" w:fill="auto"/>
            <w:noWrap/>
            <w:vAlign w:val="center"/>
          </w:tcPr>
          <w:p w:rsidR="008B79CC" w:rsidRPr="00A5746B" w:rsidRDefault="008B79CC" w:rsidP="002956A6">
            <w:pPr>
              <w:jc w:val="center"/>
              <w:rPr>
                <w:sz w:val="20"/>
                <w:szCs w:val="20"/>
              </w:rPr>
            </w:pPr>
            <w:r w:rsidRPr="00A5746B">
              <w:rPr>
                <w:sz w:val="20"/>
                <w:szCs w:val="20"/>
              </w:rPr>
              <w:t>Котельная (д.Зюино, ул. Школьная, 77а)</w:t>
            </w:r>
          </w:p>
        </w:tc>
        <w:tc>
          <w:tcPr>
            <w:tcW w:w="487" w:type="pct"/>
            <w:shd w:val="clear" w:color="auto" w:fill="auto"/>
            <w:noWrap/>
            <w:vAlign w:val="center"/>
          </w:tcPr>
          <w:p w:rsidR="008B79CC" w:rsidRPr="00A5746B" w:rsidRDefault="008B79CC" w:rsidP="002956A6">
            <w:pPr>
              <w:jc w:val="center"/>
              <w:rPr>
                <w:sz w:val="20"/>
                <w:szCs w:val="20"/>
              </w:rPr>
            </w:pPr>
            <w:r w:rsidRPr="00A5746B">
              <w:rPr>
                <w:sz w:val="20"/>
                <w:szCs w:val="20"/>
              </w:rPr>
              <w:t>Гкал/час.м.кв</w:t>
            </w:r>
          </w:p>
        </w:tc>
        <w:tc>
          <w:tcPr>
            <w:tcW w:w="333" w:type="pct"/>
            <w:shd w:val="clear" w:color="auto" w:fill="auto"/>
            <w:noWrap/>
            <w:vAlign w:val="center"/>
          </w:tcPr>
          <w:p w:rsidR="008B79CC" w:rsidRPr="00A5746B" w:rsidRDefault="008B79CC" w:rsidP="002956A6">
            <w:pPr>
              <w:jc w:val="center"/>
              <w:rPr>
                <w:sz w:val="22"/>
              </w:rPr>
            </w:pPr>
            <w:r w:rsidRPr="00A5746B">
              <w:rPr>
                <w:sz w:val="22"/>
              </w:rPr>
              <w:t>0,01818</w:t>
            </w:r>
          </w:p>
        </w:tc>
        <w:tc>
          <w:tcPr>
            <w:tcW w:w="323" w:type="pct"/>
            <w:shd w:val="clear" w:color="auto" w:fill="auto"/>
            <w:noWrap/>
            <w:vAlign w:val="center"/>
          </w:tcPr>
          <w:p w:rsidR="008B79CC" w:rsidRPr="00A5746B" w:rsidRDefault="008B79CC" w:rsidP="002956A6">
            <w:pPr>
              <w:jc w:val="center"/>
              <w:rPr>
                <w:sz w:val="22"/>
              </w:rPr>
            </w:pPr>
            <w:r w:rsidRPr="00A5746B">
              <w:rPr>
                <w:sz w:val="22"/>
              </w:rPr>
              <w:t>0,01818</w:t>
            </w:r>
          </w:p>
        </w:tc>
        <w:tc>
          <w:tcPr>
            <w:tcW w:w="342" w:type="pct"/>
            <w:shd w:val="clear" w:color="auto" w:fill="auto"/>
            <w:noWrap/>
            <w:vAlign w:val="center"/>
          </w:tcPr>
          <w:p w:rsidR="008B79CC" w:rsidRPr="00A5746B" w:rsidRDefault="008B79CC" w:rsidP="002956A6">
            <w:pPr>
              <w:jc w:val="center"/>
              <w:rPr>
                <w:sz w:val="22"/>
              </w:rPr>
            </w:pPr>
            <w:r w:rsidRPr="00A5746B">
              <w:rPr>
                <w:sz w:val="22"/>
              </w:rPr>
              <w:t>0,01818</w:t>
            </w:r>
          </w:p>
        </w:tc>
        <w:tc>
          <w:tcPr>
            <w:tcW w:w="331" w:type="pct"/>
            <w:shd w:val="clear" w:color="auto" w:fill="auto"/>
            <w:noWrap/>
            <w:vAlign w:val="center"/>
          </w:tcPr>
          <w:p w:rsidR="008B79CC" w:rsidRPr="00A5746B" w:rsidRDefault="008B79CC" w:rsidP="002956A6">
            <w:pPr>
              <w:jc w:val="center"/>
              <w:rPr>
                <w:sz w:val="22"/>
              </w:rPr>
            </w:pPr>
            <w:r w:rsidRPr="00A5746B">
              <w:rPr>
                <w:sz w:val="22"/>
              </w:rPr>
              <w:t>0,01818</w:t>
            </w:r>
          </w:p>
        </w:tc>
        <w:tc>
          <w:tcPr>
            <w:tcW w:w="331" w:type="pct"/>
            <w:shd w:val="clear" w:color="auto" w:fill="auto"/>
            <w:noWrap/>
            <w:vAlign w:val="center"/>
          </w:tcPr>
          <w:p w:rsidR="008B79CC" w:rsidRPr="00A5746B" w:rsidRDefault="008B79CC" w:rsidP="002956A6">
            <w:pPr>
              <w:jc w:val="center"/>
              <w:rPr>
                <w:sz w:val="22"/>
              </w:rPr>
            </w:pPr>
            <w:r w:rsidRPr="00A5746B">
              <w:rPr>
                <w:sz w:val="22"/>
              </w:rPr>
              <w:t>0,01818</w:t>
            </w:r>
          </w:p>
        </w:tc>
        <w:tc>
          <w:tcPr>
            <w:tcW w:w="348" w:type="pct"/>
            <w:shd w:val="clear" w:color="auto" w:fill="auto"/>
            <w:vAlign w:val="center"/>
          </w:tcPr>
          <w:p w:rsidR="008B79CC" w:rsidRPr="00A5746B" w:rsidRDefault="008B79CC" w:rsidP="002956A6">
            <w:pPr>
              <w:jc w:val="center"/>
              <w:rPr>
                <w:sz w:val="22"/>
              </w:rPr>
            </w:pPr>
            <w:r w:rsidRPr="00A5746B">
              <w:rPr>
                <w:sz w:val="22"/>
              </w:rPr>
              <w:t>0,01818</w:t>
            </w:r>
          </w:p>
        </w:tc>
        <w:tc>
          <w:tcPr>
            <w:tcW w:w="427" w:type="pct"/>
            <w:shd w:val="clear" w:color="auto" w:fill="auto"/>
            <w:vAlign w:val="center"/>
          </w:tcPr>
          <w:p w:rsidR="008B79CC" w:rsidRPr="00A5746B" w:rsidRDefault="008B79CC" w:rsidP="002956A6">
            <w:pPr>
              <w:jc w:val="center"/>
              <w:rPr>
                <w:sz w:val="22"/>
              </w:rPr>
            </w:pPr>
            <w:r w:rsidRPr="00A5746B">
              <w:rPr>
                <w:sz w:val="22"/>
              </w:rPr>
              <w:t>0,01818</w:t>
            </w:r>
          </w:p>
        </w:tc>
        <w:tc>
          <w:tcPr>
            <w:tcW w:w="418" w:type="pct"/>
            <w:shd w:val="clear" w:color="auto" w:fill="auto"/>
            <w:vAlign w:val="center"/>
          </w:tcPr>
          <w:p w:rsidR="008B79CC" w:rsidRPr="00A5746B" w:rsidRDefault="008B79CC" w:rsidP="002956A6">
            <w:pPr>
              <w:jc w:val="center"/>
              <w:rPr>
                <w:sz w:val="22"/>
              </w:rPr>
            </w:pPr>
            <w:r w:rsidRPr="00A5746B">
              <w:rPr>
                <w:sz w:val="22"/>
              </w:rPr>
              <w:t>0,01818</w:t>
            </w:r>
          </w:p>
        </w:tc>
      </w:tr>
      <w:tr w:rsidR="008B79CC" w:rsidRPr="00A5746B" w:rsidTr="002956A6">
        <w:trPr>
          <w:cantSplit/>
        </w:trPr>
        <w:tc>
          <w:tcPr>
            <w:tcW w:w="273" w:type="pct"/>
            <w:vAlign w:val="bottom"/>
          </w:tcPr>
          <w:p w:rsidR="008B79CC" w:rsidRPr="00F740F7" w:rsidRDefault="008B79CC" w:rsidP="00F740F7">
            <w:pPr>
              <w:jc w:val="center"/>
              <w:rPr>
                <w:sz w:val="22"/>
              </w:rPr>
            </w:pPr>
            <w:r w:rsidRPr="00F740F7">
              <w:rPr>
                <w:sz w:val="22"/>
              </w:rPr>
              <w:t>7.8</w:t>
            </w:r>
          </w:p>
        </w:tc>
        <w:tc>
          <w:tcPr>
            <w:tcW w:w="1387" w:type="pct"/>
            <w:shd w:val="clear" w:color="auto" w:fill="auto"/>
            <w:noWrap/>
            <w:vAlign w:val="center"/>
          </w:tcPr>
          <w:p w:rsidR="008B79CC" w:rsidRPr="00A5746B" w:rsidRDefault="008B79CC" w:rsidP="002956A6">
            <w:pPr>
              <w:jc w:val="center"/>
              <w:rPr>
                <w:sz w:val="20"/>
                <w:szCs w:val="20"/>
              </w:rPr>
            </w:pPr>
            <w:r w:rsidRPr="00A5746B">
              <w:rPr>
                <w:sz w:val="20"/>
                <w:szCs w:val="20"/>
              </w:rPr>
              <w:t>Котельная (д.Бачумово, ул. Школьная, 17а)</w:t>
            </w:r>
          </w:p>
        </w:tc>
        <w:tc>
          <w:tcPr>
            <w:tcW w:w="487" w:type="pct"/>
            <w:shd w:val="clear" w:color="auto" w:fill="auto"/>
            <w:noWrap/>
            <w:vAlign w:val="center"/>
          </w:tcPr>
          <w:p w:rsidR="008B79CC" w:rsidRPr="00A5746B" w:rsidRDefault="008B79CC" w:rsidP="002956A6">
            <w:pPr>
              <w:jc w:val="center"/>
              <w:rPr>
                <w:sz w:val="20"/>
                <w:szCs w:val="20"/>
              </w:rPr>
            </w:pPr>
            <w:r w:rsidRPr="00A5746B">
              <w:rPr>
                <w:sz w:val="20"/>
                <w:szCs w:val="20"/>
              </w:rPr>
              <w:t>Гкал/час.м.кв</w:t>
            </w:r>
          </w:p>
        </w:tc>
        <w:tc>
          <w:tcPr>
            <w:tcW w:w="333" w:type="pct"/>
            <w:shd w:val="clear" w:color="auto" w:fill="auto"/>
            <w:noWrap/>
            <w:vAlign w:val="center"/>
          </w:tcPr>
          <w:p w:rsidR="008B79CC" w:rsidRPr="00A5746B" w:rsidRDefault="008B79CC" w:rsidP="002956A6">
            <w:pPr>
              <w:jc w:val="center"/>
              <w:rPr>
                <w:sz w:val="22"/>
              </w:rPr>
            </w:pPr>
            <w:r w:rsidRPr="00A5746B">
              <w:rPr>
                <w:sz w:val="22"/>
              </w:rPr>
              <w:t>0,00424</w:t>
            </w:r>
          </w:p>
        </w:tc>
        <w:tc>
          <w:tcPr>
            <w:tcW w:w="323" w:type="pct"/>
            <w:shd w:val="clear" w:color="auto" w:fill="auto"/>
            <w:noWrap/>
            <w:vAlign w:val="center"/>
          </w:tcPr>
          <w:p w:rsidR="008B79CC" w:rsidRPr="00A5746B" w:rsidRDefault="008B79CC" w:rsidP="002956A6">
            <w:pPr>
              <w:jc w:val="center"/>
              <w:rPr>
                <w:sz w:val="22"/>
              </w:rPr>
            </w:pPr>
            <w:r w:rsidRPr="00A5746B">
              <w:rPr>
                <w:sz w:val="22"/>
              </w:rPr>
              <w:t>0,00424</w:t>
            </w:r>
          </w:p>
        </w:tc>
        <w:tc>
          <w:tcPr>
            <w:tcW w:w="342" w:type="pct"/>
            <w:shd w:val="clear" w:color="auto" w:fill="auto"/>
            <w:noWrap/>
            <w:vAlign w:val="center"/>
          </w:tcPr>
          <w:p w:rsidR="008B79CC" w:rsidRPr="00A5746B" w:rsidRDefault="008B79CC" w:rsidP="002956A6">
            <w:pPr>
              <w:jc w:val="center"/>
              <w:rPr>
                <w:sz w:val="22"/>
              </w:rPr>
            </w:pPr>
            <w:r w:rsidRPr="00A5746B">
              <w:rPr>
                <w:sz w:val="22"/>
              </w:rPr>
              <w:t>0,00424</w:t>
            </w:r>
          </w:p>
        </w:tc>
        <w:tc>
          <w:tcPr>
            <w:tcW w:w="331" w:type="pct"/>
            <w:shd w:val="clear" w:color="auto" w:fill="auto"/>
            <w:noWrap/>
            <w:vAlign w:val="center"/>
          </w:tcPr>
          <w:p w:rsidR="008B79CC" w:rsidRPr="00A5746B" w:rsidRDefault="008B79CC" w:rsidP="002956A6">
            <w:pPr>
              <w:jc w:val="center"/>
              <w:rPr>
                <w:sz w:val="22"/>
              </w:rPr>
            </w:pPr>
            <w:r w:rsidRPr="00A5746B">
              <w:rPr>
                <w:sz w:val="22"/>
              </w:rPr>
              <w:t>0,00424</w:t>
            </w:r>
          </w:p>
        </w:tc>
        <w:tc>
          <w:tcPr>
            <w:tcW w:w="331" w:type="pct"/>
            <w:shd w:val="clear" w:color="auto" w:fill="auto"/>
            <w:noWrap/>
            <w:vAlign w:val="center"/>
          </w:tcPr>
          <w:p w:rsidR="008B79CC" w:rsidRPr="00A5746B" w:rsidRDefault="008B79CC" w:rsidP="002956A6">
            <w:pPr>
              <w:jc w:val="center"/>
              <w:rPr>
                <w:sz w:val="22"/>
              </w:rPr>
            </w:pPr>
            <w:r w:rsidRPr="00A5746B">
              <w:rPr>
                <w:sz w:val="22"/>
              </w:rPr>
              <w:t>0,00424</w:t>
            </w:r>
          </w:p>
        </w:tc>
        <w:tc>
          <w:tcPr>
            <w:tcW w:w="348" w:type="pct"/>
            <w:shd w:val="clear" w:color="auto" w:fill="auto"/>
            <w:vAlign w:val="center"/>
          </w:tcPr>
          <w:p w:rsidR="008B79CC" w:rsidRPr="00A5746B" w:rsidRDefault="008B79CC" w:rsidP="002956A6">
            <w:pPr>
              <w:jc w:val="center"/>
              <w:rPr>
                <w:sz w:val="22"/>
              </w:rPr>
            </w:pPr>
            <w:r w:rsidRPr="00A5746B">
              <w:rPr>
                <w:sz w:val="22"/>
              </w:rPr>
              <w:t>0,00424</w:t>
            </w:r>
          </w:p>
        </w:tc>
        <w:tc>
          <w:tcPr>
            <w:tcW w:w="427" w:type="pct"/>
            <w:shd w:val="clear" w:color="auto" w:fill="auto"/>
            <w:vAlign w:val="center"/>
          </w:tcPr>
          <w:p w:rsidR="008B79CC" w:rsidRPr="00A5746B" w:rsidRDefault="008B79CC" w:rsidP="002956A6">
            <w:pPr>
              <w:jc w:val="center"/>
              <w:rPr>
                <w:sz w:val="22"/>
              </w:rPr>
            </w:pPr>
            <w:r w:rsidRPr="00A5746B">
              <w:rPr>
                <w:sz w:val="22"/>
              </w:rPr>
              <w:t>0,00424</w:t>
            </w:r>
          </w:p>
        </w:tc>
        <w:tc>
          <w:tcPr>
            <w:tcW w:w="418" w:type="pct"/>
            <w:shd w:val="clear" w:color="auto" w:fill="auto"/>
            <w:vAlign w:val="center"/>
          </w:tcPr>
          <w:p w:rsidR="008B79CC" w:rsidRPr="00A5746B" w:rsidRDefault="008B79CC" w:rsidP="002956A6">
            <w:pPr>
              <w:jc w:val="center"/>
              <w:rPr>
                <w:sz w:val="22"/>
              </w:rPr>
            </w:pPr>
            <w:r w:rsidRPr="00A5746B">
              <w:rPr>
                <w:sz w:val="22"/>
              </w:rPr>
              <w:t>0,00525</w:t>
            </w:r>
          </w:p>
        </w:tc>
      </w:tr>
      <w:tr w:rsidR="008B79CC" w:rsidRPr="00A5746B" w:rsidTr="002956A6">
        <w:trPr>
          <w:cantSplit/>
        </w:trPr>
        <w:tc>
          <w:tcPr>
            <w:tcW w:w="273" w:type="pct"/>
            <w:vAlign w:val="bottom"/>
          </w:tcPr>
          <w:p w:rsidR="008B79CC" w:rsidRPr="00F740F7" w:rsidRDefault="008B79CC" w:rsidP="00F740F7">
            <w:pPr>
              <w:jc w:val="center"/>
              <w:rPr>
                <w:sz w:val="22"/>
              </w:rPr>
            </w:pPr>
            <w:r w:rsidRPr="00F740F7">
              <w:rPr>
                <w:sz w:val="22"/>
              </w:rPr>
              <w:t>7.9</w:t>
            </w:r>
          </w:p>
        </w:tc>
        <w:tc>
          <w:tcPr>
            <w:tcW w:w="1387" w:type="pct"/>
            <w:shd w:val="clear" w:color="auto" w:fill="auto"/>
            <w:noWrap/>
            <w:vAlign w:val="center"/>
          </w:tcPr>
          <w:p w:rsidR="008B79CC" w:rsidRPr="00A5746B" w:rsidRDefault="008B79CC" w:rsidP="002956A6">
            <w:pPr>
              <w:jc w:val="center"/>
              <w:rPr>
                <w:sz w:val="20"/>
                <w:szCs w:val="20"/>
              </w:rPr>
            </w:pPr>
            <w:r w:rsidRPr="00A5746B">
              <w:rPr>
                <w:sz w:val="20"/>
                <w:szCs w:val="20"/>
              </w:rPr>
              <w:t>Котельная (д. Ворца, ул. Чапаевская, 66)</w:t>
            </w:r>
          </w:p>
        </w:tc>
        <w:tc>
          <w:tcPr>
            <w:tcW w:w="487" w:type="pct"/>
            <w:shd w:val="clear" w:color="auto" w:fill="auto"/>
            <w:noWrap/>
            <w:vAlign w:val="center"/>
          </w:tcPr>
          <w:p w:rsidR="008B79CC" w:rsidRPr="00A5746B" w:rsidRDefault="008B79CC" w:rsidP="002956A6">
            <w:pPr>
              <w:jc w:val="center"/>
              <w:rPr>
                <w:sz w:val="20"/>
                <w:szCs w:val="20"/>
              </w:rPr>
            </w:pPr>
            <w:r w:rsidRPr="00A5746B">
              <w:rPr>
                <w:sz w:val="20"/>
                <w:szCs w:val="20"/>
              </w:rPr>
              <w:t>Гкал/час.м.кв</w:t>
            </w:r>
          </w:p>
        </w:tc>
        <w:tc>
          <w:tcPr>
            <w:tcW w:w="333" w:type="pct"/>
            <w:shd w:val="clear" w:color="auto" w:fill="auto"/>
            <w:noWrap/>
            <w:vAlign w:val="center"/>
          </w:tcPr>
          <w:p w:rsidR="008B79CC" w:rsidRPr="00A5746B" w:rsidRDefault="008B79CC" w:rsidP="002956A6">
            <w:pPr>
              <w:jc w:val="center"/>
              <w:rPr>
                <w:sz w:val="22"/>
              </w:rPr>
            </w:pPr>
            <w:r w:rsidRPr="00A5746B">
              <w:rPr>
                <w:sz w:val="22"/>
              </w:rPr>
              <w:t>0,00999</w:t>
            </w:r>
          </w:p>
        </w:tc>
        <w:tc>
          <w:tcPr>
            <w:tcW w:w="323" w:type="pct"/>
            <w:shd w:val="clear" w:color="auto" w:fill="auto"/>
            <w:noWrap/>
            <w:vAlign w:val="center"/>
          </w:tcPr>
          <w:p w:rsidR="008B79CC" w:rsidRPr="00A5746B" w:rsidRDefault="008B79CC" w:rsidP="002956A6">
            <w:pPr>
              <w:jc w:val="center"/>
              <w:rPr>
                <w:sz w:val="22"/>
              </w:rPr>
            </w:pPr>
            <w:r w:rsidRPr="00A5746B">
              <w:rPr>
                <w:sz w:val="22"/>
              </w:rPr>
              <w:t>0,00999</w:t>
            </w:r>
          </w:p>
        </w:tc>
        <w:tc>
          <w:tcPr>
            <w:tcW w:w="342" w:type="pct"/>
            <w:shd w:val="clear" w:color="auto" w:fill="auto"/>
            <w:noWrap/>
            <w:vAlign w:val="center"/>
          </w:tcPr>
          <w:p w:rsidR="008B79CC" w:rsidRPr="00A5746B" w:rsidRDefault="008B79CC" w:rsidP="002956A6">
            <w:pPr>
              <w:jc w:val="center"/>
              <w:rPr>
                <w:sz w:val="22"/>
              </w:rPr>
            </w:pPr>
            <w:r w:rsidRPr="00A5746B">
              <w:rPr>
                <w:sz w:val="22"/>
              </w:rPr>
              <w:t>0,00999</w:t>
            </w:r>
          </w:p>
        </w:tc>
        <w:tc>
          <w:tcPr>
            <w:tcW w:w="331" w:type="pct"/>
            <w:shd w:val="clear" w:color="auto" w:fill="auto"/>
            <w:noWrap/>
            <w:vAlign w:val="center"/>
          </w:tcPr>
          <w:p w:rsidR="008B79CC" w:rsidRPr="00A5746B" w:rsidRDefault="008B79CC" w:rsidP="002956A6">
            <w:pPr>
              <w:jc w:val="center"/>
              <w:rPr>
                <w:sz w:val="22"/>
              </w:rPr>
            </w:pPr>
            <w:r w:rsidRPr="00A5746B">
              <w:rPr>
                <w:sz w:val="22"/>
              </w:rPr>
              <w:t>0,00999</w:t>
            </w:r>
          </w:p>
        </w:tc>
        <w:tc>
          <w:tcPr>
            <w:tcW w:w="331" w:type="pct"/>
            <w:shd w:val="clear" w:color="auto" w:fill="auto"/>
            <w:noWrap/>
            <w:vAlign w:val="center"/>
          </w:tcPr>
          <w:p w:rsidR="008B79CC" w:rsidRPr="00A5746B" w:rsidRDefault="008B79CC" w:rsidP="002956A6">
            <w:pPr>
              <w:jc w:val="center"/>
              <w:rPr>
                <w:sz w:val="22"/>
              </w:rPr>
            </w:pPr>
            <w:r w:rsidRPr="00A5746B">
              <w:rPr>
                <w:sz w:val="22"/>
              </w:rPr>
              <w:t>0,00999</w:t>
            </w:r>
          </w:p>
        </w:tc>
        <w:tc>
          <w:tcPr>
            <w:tcW w:w="348" w:type="pct"/>
            <w:shd w:val="clear" w:color="auto" w:fill="auto"/>
            <w:vAlign w:val="center"/>
          </w:tcPr>
          <w:p w:rsidR="008B79CC" w:rsidRPr="00A5746B" w:rsidRDefault="008B79CC" w:rsidP="002956A6">
            <w:pPr>
              <w:jc w:val="center"/>
              <w:rPr>
                <w:sz w:val="22"/>
              </w:rPr>
            </w:pPr>
            <w:r w:rsidRPr="00A5746B">
              <w:rPr>
                <w:sz w:val="22"/>
              </w:rPr>
              <w:t>0,00999</w:t>
            </w:r>
          </w:p>
        </w:tc>
        <w:tc>
          <w:tcPr>
            <w:tcW w:w="427" w:type="pct"/>
            <w:shd w:val="clear" w:color="auto" w:fill="auto"/>
            <w:vAlign w:val="center"/>
          </w:tcPr>
          <w:p w:rsidR="008B79CC" w:rsidRPr="00A5746B" w:rsidRDefault="008B79CC" w:rsidP="002956A6">
            <w:pPr>
              <w:jc w:val="center"/>
              <w:rPr>
                <w:sz w:val="22"/>
              </w:rPr>
            </w:pPr>
            <w:r w:rsidRPr="00A5746B">
              <w:rPr>
                <w:sz w:val="22"/>
              </w:rPr>
              <w:t>0,00999</w:t>
            </w:r>
          </w:p>
        </w:tc>
        <w:tc>
          <w:tcPr>
            <w:tcW w:w="418" w:type="pct"/>
            <w:shd w:val="clear" w:color="auto" w:fill="auto"/>
            <w:vAlign w:val="center"/>
          </w:tcPr>
          <w:p w:rsidR="008B79CC" w:rsidRPr="00A5746B" w:rsidRDefault="008B79CC" w:rsidP="002956A6">
            <w:pPr>
              <w:jc w:val="center"/>
              <w:rPr>
                <w:sz w:val="22"/>
              </w:rPr>
            </w:pPr>
            <w:r w:rsidRPr="00A5746B">
              <w:rPr>
                <w:sz w:val="22"/>
              </w:rPr>
              <w:t>0,00999</w:t>
            </w:r>
          </w:p>
        </w:tc>
      </w:tr>
      <w:tr w:rsidR="008B79CC" w:rsidRPr="00A5746B" w:rsidTr="002956A6">
        <w:trPr>
          <w:cantSplit/>
        </w:trPr>
        <w:tc>
          <w:tcPr>
            <w:tcW w:w="273" w:type="pct"/>
            <w:vAlign w:val="bottom"/>
          </w:tcPr>
          <w:p w:rsidR="008B79CC" w:rsidRPr="00F740F7" w:rsidRDefault="008B79CC" w:rsidP="00F740F7">
            <w:pPr>
              <w:jc w:val="center"/>
              <w:rPr>
                <w:sz w:val="22"/>
              </w:rPr>
            </w:pPr>
            <w:r w:rsidRPr="00F740F7">
              <w:rPr>
                <w:sz w:val="22"/>
              </w:rPr>
              <w:t>7.10</w:t>
            </w:r>
          </w:p>
        </w:tc>
        <w:tc>
          <w:tcPr>
            <w:tcW w:w="1387" w:type="pct"/>
            <w:shd w:val="clear" w:color="auto" w:fill="auto"/>
            <w:noWrap/>
            <w:vAlign w:val="center"/>
          </w:tcPr>
          <w:p w:rsidR="008B79CC" w:rsidRPr="00A5746B" w:rsidRDefault="008B79CC" w:rsidP="002956A6">
            <w:pPr>
              <w:jc w:val="center"/>
              <w:rPr>
                <w:sz w:val="20"/>
                <w:szCs w:val="20"/>
              </w:rPr>
            </w:pPr>
            <w:r w:rsidRPr="00A5746B">
              <w:rPr>
                <w:sz w:val="20"/>
                <w:szCs w:val="20"/>
              </w:rPr>
              <w:t>Котельная (с.Укан, ул. Советская, 15б)</w:t>
            </w:r>
          </w:p>
        </w:tc>
        <w:tc>
          <w:tcPr>
            <w:tcW w:w="487" w:type="pct"/>
            <w:shd w:val="clear" w:color="auto" w:fill="auto"/>
            <w:noWrap/>
            <w:vAlign w:val="center"/>
          </w:tcPr>
          <w:p w:rsidR="008B79CC" w:rsidRPr="00A5746B" w:rsidRDefault="008B79CC" w:rsidP="002956A6">
            <w:pPr>
              <w:jc w:val="center"/>
              <w:rPr>
                <w:sz w:val="20"/>
                <w:szCs w:val="20"/>
              </w:rPr>
            </w:pPr>
            <w:r w:rsidRPr="00A5746B">
              <w:rPr>
                <w:sz w:val="20"/>
                <w:szCs w:val="20"/>
              </w:rPr>
              <w:t>Гкал/час.м.кв</w:t>
            </w:r>
          </w:p>
        </w:tc>
        <w:tc>
          <w:tcPr>
            <w:tcW w:w="333" w:type="pct"/>
            <w:shd w:val="clear" w:color="auto" w:fill="auto"/>
            <w:noWrap/>
            <w:vAlign w:val="center"/>
          </w:tcPr>
          <w:p w:rsidR="008B79CC" w:rsidRPr="00A5746B" w:rsidRDefault="008B79CC" w:rsidP="002956A6">
            <w:pPr>
              <w:jc w:val="center"/>
              <w:rPr>
                <w:sz w:val="22"/>
              </w:rPr>
            </w:pPr>
            <w:r w:rsidRPr="00A5746B">
              <w:rPr>
                <w:sz w:val="22"/>
              </w:rPr>
              <w:t>0,01066</w:t>
            </w:r>
          </w:p>
        </w:tc>
        <w:tc>
          <w:tcPr>
            <w:tcW w:w="323" w:type="pct"/>
            <w:shd w:val="clear" w:color="auto" w:fill="auto"/>
            <w:noWrap/>
            <w:vAlign w:val="center"/>
          </w:tcPr>
          <w:p w:rsidR="008B79CC" w:rsidRPr="00A5746B" w:rsidRDefault="008B79CC" w:rsidP="002956A6">
            <w:pPr>
              <w:jc w:val="center"/>
              <w:rPr>
                <w:sz w:val="22"/>
              </w:rPr>
            </w:pPr>
            <w:r w:rsidRPr="00A5746B">
              <w:rPr>
                <w:sz w:val="22"/>
              </w:rPr>
              <w:t>0,01066</w:t>
            </w:r>
          </w:p>
        </w:tc>
        <w:tc>
          <w:tcPr>
            <w:tcW w:w="342" w:type="pct"/>
            <w:shd w:val="clear" w:color="auto" w:fill="auto"/>
            <w:noWrap/>
            <w:vAlign w:val="center"/>
          </w:tcPr>
          <w:p w:rsidR="008B79CC" w:rsidRPr="00A5746B" w:rsidRDefault="008B79CC" w:rsidP="002956A6">
            <w:pPr>
              <w:jc w:val="center"/>
              <w:rPr>
                <w:sz w:val="22"/>
              </w:rPr>
            </w:pPr>
            <w:r w:rsidRPr="00A5746B">
              <w:rPr>
                <w:sz w:val="22"/>
              </w:rPr>
              <w:t>0,01066</w:t>
            </w:r>
          </w:p>
        </w:tc>
        <w:tc>
          <w:tcPr>
            <w:tcW w:w="331" w:type="pct"/>
            <w:shd w:val="clear" w:color="auto" w:fill="auto"/>
            <w:noWrap/>
            <w:vAlign w:val="center"/>
          </w:tcPr>
          <w:p w:rsidR="008B79CC" w:rsidRPr="00A5746B" w:rsidRDefault="008B79CC" w:rsidP="002956A6">
            <w:pPr>
              <w:jc w:val="center"/>
              <w:rPr>
                <w:sz w:val="22"/>
              </w:rPr>
            </w:pPr>
            <w:r w:rsidRPr="00A5746B">
              <w:rPr>
                <w:sz w:val="22"/>
              </w:rPr>
              <w:t>0,01066</w:t>
            </w:r>
          </w:p>
        </w:tc>
        <w:tc>
          <w:tcPr>
            <w:tcW w:w="331" w:type="pct"/>
            <w:shd w:val="clear" w:color="auto" w:fill="auto"/>
            <w:noWrap/>
            <w:vAlign w:val="center"/>
          </w:tcPr>
          <w:p w:rsidR="008B79CC" w:rsidRPr="00A5746B" w:rsidRDefault="008B79CC" w:rsidP="002956A6">
            <w:pPr>
              <w:jc w:val="center"/>
              <w:rPr>
                <w:sz w:val="22"/>
              </w:rPr>
            </w:pPr>
            <w:r w:rsidRPr="00A5746B">
              <w:rPr>
                <w:sz w:val="22"/>
              </w:rPr>
              <w:t>0,01066</w:t>
            </w:r>
          </w:p>
        </w:tc>
        <w:tc>
          <w:tcPr>
            <w:tcW w:w="348" w:type="pct"/>
            <w:shd w:val="clear" w:color="auto" w:fill="auto"/>
            <w:vAlign w:val="center"/>
          </w:tcPr>
          <w:p w:rsidR="008B79CC" w:rsidRPr="00A5746B" w:rsidRDefault="008B79CC" w:rsidP="002956A6">
            <w:pPr>
              <w:jc w:val="center"/>
              <w:rPr>
                <w:sz w:val="22"/>
              </w:rPr>
            </w:pPr>
            <w:r w:rsidRPr="00A5746B">
              <w:rPr>
                <w:sz w:val="22"/>
              </w:rPr>
              <w:t>0,01066</w:t>
            </w:r>
          </w:p>
        </w:tc>
        <w:tc>
          <w:tcPr>
            <w:tcW w:w="427" w:type="pct"/>
            <w:shd w:val="clear" w:color="auto" w:fill="auto"/>
            <w:vAlign w:val="center"/>
          </w:tcPr>
          <w:p w:rsidR="008B79CC" w:rsidRPr="00A5746B" w:rsidRDefault="008B79CC" w:rsidP="002956A6">
            <w:pPr>
              <w:jc w:val="center"/>
              <w:rPr>
                <w:sz w:val="22"/>
              </w:rPr>
            </w:pPr>
            <w:r w:rsidRPr="00A5746B">
              <w:rPr>
                <w:sz w:val="22"/>
              </w:rPr>
              <w:t>0,01066</w:t>
            </w:r>
          </w:p>
        </w:tc>
        <w:tc>
          <w:tcPr>
            <w:tcW w:w="418" w:type="pct"/>
            <w:shd w:val="clear" w:color="auto" w:fill="auto"/>
            <w:vAlign w:val="center"/>
          </w:tcPr>
          <w:p w:rsidR="008B79CC" w:rsidRPr="00A5746B" w:rsidRDefault="008B79CC" w:rsidP="002956A6">
            <w:pPr>
              <w:jc w:val="center"/>
              <w:rPr>
                <w:sz w:val="22"/>
              </w:rPr>
            </w:pPr>
            <w:r w:rsidRPr="00A5746B">
              <w:rPr>
                <w:sz w:val="22"/>
              </w:rPr>
              <w:t>0,01066</w:t>
            </w:r>
          </w:p>
        </w:tc>
      </w:tr>
      <w:tr w:rsidR="008B79CC" w:rsidRPr="00A5746B" w:rsidTr="002956A6">
        <w:trPr>
          <w:cantSplit/>
        </w:trPr>
        <w:tc>
          <w:tcPr>
            <w:tcW w:w="273" w:type="pct"/>
            <w:vAlign w:val="bottom"/>
          </w:tcPr>
          <w:p w:rsidR="008B79CC" w:rsidRPr="00F740F7" w:rsidRDefault="008B79CC" w:rsidP="00F740F7">
            <w:pPr>
              <w:jc w:val="center"/>
              <w:rPr>
                <w:sz w:val="22"/>
              </w:rPr>
            </w:pPr>
            <w:r w:rsidRPr="00F740F7">
              <w:rPr>
                <w:sz w:val="22"/>
              </w:rPr>
              <w:lastRenderedPageBreak/>
              <w:t>7.11</w:t>
            </w:r>
          </w:p>
        </w:tc>
        <w:tc>
          <w:tcPr>
            <w:tcW w:w="1387" w:type="pct"/>
            <w:shd w:val="clear" w:color="auto" w:fill="auto"/>
            <w:noWrap/>
            <w:vAlign w:val="center"/>
          </w:tcPr>
          <w:p w:rsidR="008B79CC" w:rsidRPr="00A5746B" w:rsidRDefault="008B79CC" w:rsidP="002956A6">
            <w:pPr>
              <w:jc w:val="center"/>
              <w:rPr>
                <w:sz w:val="20"/>
                <w:szCs w:val="20"/>
              </w:rPr>
            </w:pPr>
            <w:r w:rsidRPr="00A5746B">
              <w:rPr>
                <w:sz w:val="20"/>
                <w:szCs w:val="20"/>
              </w:rPr>
              <w:t>Котельная (п. Яр, ул. Ворошилова, 10ж)</w:t>
            </w:r>
          </w:p>
        </w:tc>
        <w:tc>
          <w:tcPr>
            <w:tcW w:w="487" w:type="pct"/>
            <w:shd w:val="clear" w:color="auto" w:fill="auto"/>
            <w:noWrap/>
            <w:vAlign w:val="center"/>
          </w:tcPr>
          <w:p w:rsidR="008B79CC" w:rsidRPr="00A5746B" w:rsidRDefault="008B79CC" w:rsidP="002956A6">
            <w:pPr>
              <w:jc w:val="center"/>
              <w:rPr>
                <w:sz w:val="20"/>
                <w:szCs w:val="20"/>
              </w:rPr>
            </w:pPr>
            <w:r w:rsidRPr="00A5746B">
              <w:rPr>
                <w:sz w:val="20"/>
                <w:szCs w:val="20"/>
              </w:rPr>
              <w:t>Гкал/час.м.кв</w:t>
            </w:r>
          </w:p>
        </w:tc>
        <w:tc>
          <w:tcPr>
            <w:tcW w:w="333" w:type="pct"/>
            <w:shd w:val="clear" w:color="auto" w:fill="auto"/>
            <w:noWrap/>
            <w:vAlign w:val="center"/>
          </w:tcPr>
          <w:p w:rsidR="008B79CC" w:rsidRPr="00A5746B" w:rsidRDefault="008B79CC" w:rsidP="002956A6">
            <w:pPr>
              <w:jc w:val="center"/>
              <w:rPr>
                <w:sz w:val="22"/>
              </w:rPr>
            </w:pPr>
            <w:r w:rsidRPr="00A5746B">
              <w:rPr>
                <w:sz w:val="22"/>
              </w:rPr>
              <w:t>0,00296</w:t>
            </w:r>
          </w:p>
        </w:tc>
        <w:tc>
          <w:tcPr>
            <w:tcW w:w="323" w:type="pct"/>
            <w:shd w:val="clear" w:color="auto" w:fill="auto"/>
            <w:noWrap/>
            <w:vAlign w:val="center"/>
          </w:tcPr>
          <w:p w:rsidR="008B79CC" w:rsidRPr="00A5746B" w:rsidRDefault="008B79CC" w:rsidP="002956A6">
            <w:pPr>
              <w:jc w:val="center"/>
              <w:rPr>
                <w:sz w:val="22"/>
              </w:rPr>
            </w:pPr>
            <w:r w:rsidRPr="00A5746B">
              <w:rPr>
                <w:sz w:val="22"/>
              </w:rPr>
              <w:t>0,00296</w:t>
            </w:r>
          </w:p>
        </w:tc>
        <w:tc>
          <w:tcPr>
            <w:tcW w:w="342" w:type="pct"/>
            <w:shd w:val="clear" w:color="auto" w:fill="auto"/>
            <w:noWrap/>
            <w:vAlign w:val="center"/>
          </w:tcPr>
          <w:p w:rsidR="008B79CC" w:rsidRPr="00A5746B" w:rsidRDefault="008B79CC" w:rsidP="002956A6">
            <w:pPr>
              <w:jc w:val="center"/>
              <w:rPr>
                <w:sz w:val="22"/>
              </w:rPr>
            </w:pPr>
            <w:r w:rsidRPr="00A5746B">
              <w:rPr>
                <w:sz w:val="22"/>
              </w:rPr>
              <w:t>0,00296</w:t>
            </w:r>
          </w:p>
        </w:tc>
        <w:tc>
          <w:tcPr>
            <w:tcW w:w="331" w:type="pct"/>
            <w:shd w:val="clear" w:color="auto" w:fill="auto"/>
            <w:noWrap/>
            <w:vAlign w:val="center"/>
          </w:tcPr>
          <w:p w:rsidR="008B79CC" w:rsidRPr="00A5746B" w:rsidRDefault="008B79CC" w:rsidP="002956A6">
            <w:pPr>
              <w:jc w:val="center"/>
              <w:rPr>
                <w:sz w:val="22"/>
              </w:rPr>
            </w:pPr>
            <w:r w:rsidRPr="00A5746B">
              <w:rPr>
                <w:sz w:val="22"/>
              </w:rPr>
              <w:t>0,00296</w:t>
            </w:r>
          </w:p>
        </w:tc>
        <w:tc>
          <w:tcPr>
            <w:tcW w:w="331" w:type="pct"/>
            <w:shd w:val="clear" w:color="auto" w:fill="auto"/>
            <w:noWrap/>
            <w:vAlign w:val="center"/>
          </w:tcPr>
          <w:p w:rsidR="008B79CC" w:rsidRPr="00A5746B" w:rsidRDefault="008B79CC" w:rsidP="002956A6">
            <w:pPr>
              <w:jc w:val="center"/>
              <w:rPr>
                <w:sz w:val="22"/>
              </w:rPr>
            </w:pPr>
            <w:r w:rsidRPr="00A5746B">
              <w:rPr>
                <w:sz w:val="22"/>
              </w:rPr>
              <w:t>0,00296</w:t>
            </w:r>
          </w:p>
        </w:tc>
        <w:tc>
          <w:tcPr>
            <w:tcW w:w="348" w:type="pct"/>
            <w:shd w:val="clear" w:color="auto" w:fill="auto"/>
            <w:vAlign w:val="center"/>
          </w:tcPr>
          <w:p w:rsidR="008B79CC" w:rsidRPr="00A5746B" w:rsidRDefault="008B79CC" w:rsidP="002956A6">
            <w:pPr>
              <w:jc w:val="center"/>
              <w:rPr>
                <w:sz w:val="22"/>
              </w:rPr>
            </w:pPr>
            <w:r w:rsidRPr="00A5746B">
              <w:rPr>
                <w:sz w:val="22"/>
              </w:rPr>
              <w:t>0,00296</w:t>
            </w:r>
          </w:p>
        </w:tc>
        <w:tc>
          <w:tcPr>
            <w:tcW w:w="427" w:type="pct"/>
            <w:shd w:val="clear" w:color="auto" w:fill="auto"/>
            <w:vAlign w:val="center"/>
          </w:tcPr>
          <w:p w:rsidR="008B79CC" w:rsidRPr="00A5746B" w:rsidRDefault="008B79CC" w:rsidP="002956A6">
            <w:pPr>
              <w:jc w:val="center"/>
              <w:rPr>
                <w:sz w:val="22"/>
              </w:rPr>
            </w:pPr>
            <w:r w:rsidRPr="00A5746B">
              <w:rPr>
                <w:sz w:val="22"/>
              </w:rPr>
              <w:t>0,00296</w:t>
            </w:r>
          </w:p>
        </w:tc>
        <w:tc>
          <w:tcPr>
            <w:tcW w:w="418" w:type="pct"/>
            <w:shd w:val="clear" w:color="auto" w:fill="auto"/>
            <w:vAlign w:val="center"/>
          </w:tcPr>
          <w:p w:rsidR="008B79CC" w:rsidRPr="00A5746B" w:rsidRDefault="008B79CC" w:rsidP="002956A6">
            <w:pPr>
              <w:jc w:val="center"/>
              <w:rPr>
                <w:sz w:val="22"/>
              </w:rPr>
            </w:pPr>
            <w:r w:rsidRPr="00A5746B">
              <w:rPr>
                <w:sz w:val="22"/>
              </w:rPr>
              <w:t>0,00296</w:t>
            </w:r>
          </w:p>
        </w:tc>
      </w:tr>
      <w:tr w:rsidR="008B79CC" w:rsidRPr="00A5746B" w:rsidTr="002956A6">
        <w:trPr>
          <w:cantSplit/>
        </w:trPr>
        <w:tc>
          <w:tcPr>
            <w:tcW w:w="273" w:type="pct"/>
            <w:vAlign w:val="bottom"/>
          </w:tcPr>
          <w:p w:rsidR="008B79CC" w:rsidRPr="00F740F7" w:rsidRDefault="008B79CC" w:rsidP="00F740F7">
            <w:pPr>
              <w:jc w:val="center"/>
              <w:rPr>
                <w:sz w:val="22"/>
              </w:rPr>
            </w:pPr>
            <w:r w:rsidRPr="00F740F7">
              <w:rPr>
                <w:sz w:val="22"/>
              </w:rPr>
              <w:t>7.12</w:t>
            </w:r>
          </w:p>
        </w:tc>
        <w:tc>
          <w:tcPr>
            <w:tcW w:w="1387" w:type="pct"/>
            <w:shd w:val="clear" w:color="auto" w:fill="auto"/>
            <w:noWrap/>
            <w:vAlign w:val="center"/>
          </w:tcPr>
          <w:p w:rsidR="008B79CC" w:rsidRPr="00A5746B" w:rsidRDefault="008B79CC" w:rsidP="002956A6">
            <w:pPr>
              <w:jc w:val="center"/>
              <w:rPr>
                <w:sz w:val="20"/>
                <w:szCs w:val="20"/>
              </w:rPr>
            </w:pPr>
            <w:r w:rsidRPr="00A5746B">
              <w:rPr>
                <w:sz w:val="20"/>
                <w:szCs w:val="20"/>
              </w:rPr>
              <w:t>Котельная (д.Бармашур, ул. Советская, 42а)</w:t>
            </w:r>
          </w:p>
        </w:tc>
        <w:tc>
          <w:tcPr>
            <w:tcW w:w="487" w:type="pct"/>
            <w:shd w:val="clear" w:color="auto" w:fill="auto"/>
            <w:noWrap/>
            <w:vAlign w:val="center"/>
          </w:tcPr>
          <w:p w:rsidR="008B79CC" w:rsidRPr="00A5746B" w:rsidRDefault="008B79CC" w:rsidP="002956A6">
            <w:pPr>
              <w:jc w:val="center"/>
              <w:rPr>
                <w:sz w:val="20"/>
                <w:szCs w:val="20"/>
              </w:rPr>
            </w:pPr>
            <w:r w:rsidRPr="00A5746B">
              <w:rPr>
                <w:sz w:val="20"/>
                <w:szCs w:val="20"/>
              </w:rPr>
              <w:t>Гкал/час.м.кв</w:t>
            </w:r>
          </w:p>
        </w:tc>
        <w:tc>
          <w:tcPr>
            <w:tcW w:w="333" w:type="pct"/>
            <w:shd w:val="clear" w:color="auto" w:fill="auto"/>
            <w:noWrap/>
            <w:vAlign w:val="center"/>
          </w:tcPr>
          <w:p w:rsidR="008B79CC" w:rsidRPr="00A5746B" w:rsidRDefault="008B79CC" w:rsidP="002956A6">
            <w:pPr>
              <w:jc w:val="center"/>
              <w:rPr>
                <w:sz w:val="22"/>
              </w:rPr>
            </w:pPr>
            <w:r w:rsidRPr="00A5746B">
              <w:rPr>
                <w:sz w:val="22"/>
              </w:rPr>
              <w:t>0,00321</w:t>
            </w:r>
          </w:p>
        </w:tc>
        <w:tc>
          <w:tcPr>
            <w:tcW w:w="323" w:type="pct"/>
            <w:shd w:val="clear" w:color="auto" w:fill="auto"/>
            <w:noWrap/>
            <w:vAlign w:val="center"/>
          </w:tcPr>
          <w:p w:rsidR="008B79CC" w:rsidRPr="00A5746B" w:rsidRDefault="008B79CC" w:rsidP="002956A6">
            <w:pPr>
              <w:jc w:val="center"/>
              <w:rPr>
                <w:sz w:val="22"/>
              </w:rPr>
            </w:pPr>
            <w:r w:rsidRPr="00A5746B">
              <w:rPr>
                <w:sz w:val="22"/>
              </w:rPr>
              <w:t>0,00321</w:t>
            </w:r>
          </w:p>
        </w:tc>
        <w:tc>
          <w:tcPr>
            <w:tcW w:w="342" w:type="pct"/>
            <w:shd w:val="clear" w:color="auto" w:fill="auto"/>
            <w:noWrap/>
            <w:vAlign w:val="center"/>
          </w:tcPr>
          <w:p w:rsidR="008B79CC" w:rsidRPr="00A5746B" w:rsidRDefault="008B79CC" w:rsidP="002956A6">
            <w:pPr>
              <w:jc w:val="center"/>
              <w:rPr>
                <w:sz w:val="22"/>
              </w:rPr>
            </w:pPr>
            <w:r w:rsidRPr="00A5746B">
              <w:rPr>
                <w:sz w:val="22"/>
              </w:rPr>
              <w:t>0,00321</w:t>
            </w:r>
          </w:p>
        </w:tc>
        <w:tc>
          <w:tcPr>
            <w:tcW w:w="331" w:type="pct"/>
            <w:shd w:val="clear" w:color="auto" w:fill="auto"/>
            <w:noWrap/>
            <w:vAlign w:val="center"/>
          </w:tcPr>
          <w:p w:rsidR="008B79CC" w:rsidRPr="00A5746B" w:rsidRDefault="008B79CC" w:rsidP="002956A6">
            <w:pPr>
              <w:jc w:val="center"/>
              <w:rPr>
                <w:sz w:val="22"/>
              </w:rPr>
            </w:pPr>
            <w:r w:rsidRPr="00A5746B">
              <w:rPr>
                <w:sz w:val="22"/>
              </w:rPr>
              <w:t>0,00321</w:t>
            </w:r>
          </w:p>
        </w:tc>
        <w:tc>
          <w:tcPr>
            <w:tcW w:w="331" w:type="pct"/>
            <w:shd w:val="clear" w:color="auto" w:fill="auto"/>
            <w:noWrap/>
            <w:vAlign w:val="center"/>
          </w:tcPr>
          <w:p w:rsidR="008B79CC" w:rsidRPr="00A5746B" w:rsidRDefault="008B79CC" w:rsidP="002956A6">
            <w:pPr>
              <w:jc w:val="center"/>
              <w:rPr>
                <w:sz w:val="22"/>
              </w:rPr>
            </w:pPr>
            <w:r w:rsidRPr="00A5746B">
              <w:rPr>
                <w:sz w:val="22"/>
              </w:rPr>
              <w:t>0,00321</w:t>
            </w:r>
          </w:p>
        </w:tc>
        <w:tc>
          <w:tcPr>
            <w:tcW w:w="348" w:type="pct"/>
            <w:shd w:val="clear" w:color="auto" w:fill="auto"/>
            <w:vAlign w:val="center"/>
          </w:tcPr>
          <w:p w:rsidR="008B79CC" w:rsidRPr="00A5746B" w:rsidRDefault="008B79CC" w:rsidP="002956A6">
            <w:pPr>
              <w:jc w:val="center"/>
              <w:rPr>
                <w:sz w:val="22"/>
              </w:rPr>
            </w:pPr>
            <w:r w:rsidRPr="00A5746B">
              <w:rPr>
                <w:sz w:val="22"/>
              </w:rPr>
              <w:t>0,00321</w:t>
            </w:r>
          </w:p>
        </w:tc>
        <w:tc>
          <w:tcPr>
            <w:tcW w:w="427" w:type="pct"/>
            <w:shd w:val="clear" w:color="auto" w:fill="auto"/>
            <w:vAlign w:val="center"/>
          </w:tcPr>
          <w:p w:rsidR="008B79CC" w:rsidRPr="00A5746B" w:rsidRDefault="008B79CC" w:rsidP="002956A6">
            <w:pPr>
              <w:jc w:val="center"/>
              <w:rPr>
                <w:sz w:val="22"/>
              </w:rPr>
            </w:pPr>
            <w:r w:rsidRPr="00A5746B">
              <w:rPr>
                <w:sz w:val="22"/>
              </w:rPr>
              <w:t>0,00321</w:t>
            </w:r>
          </w:p>
        </w:tc>
        <w:tc>
          <w:tcPr>
            <w:tcW w:w="418" w:type="pct"/>
            <w:shd w:val="clear" w:color="auto" w:fill="auto"/>
            <w:vAlign w:val="center"/>
          </w:tcPr>
          <w:p w:rsidR="008B79CC" w:rsidRPr="00A5746B" w:rsidRDefault="008B79CC" w:rsidP="002956A6">
            <w:pPr>
              <w:jc w:val="center"/>
              <w:rPr>
                <w:sz w:val="22"/>
              </w:rPr>
            </w:pPr>
            <w:r w:rsidRPr="00A5746B">
              <w:rPr>
                <w:sz w:val="22"/>
              </w:rPr>
              <w:t>0,00321</w:t>
            </w:r>
          </w:p>
        </w:tc>
      </w:tr>
      <w:tr w:rsidR="008B79CC" w:rsidRPr="00A5746B" w:rsidTr="002956A6">
        <w:trPr>
          <w:cantSplit/>
        </w:trPr>
        <w:tc>
          <w:tcPr>
            <w:tcW w:w="273" w:type="pct"/>
            <w:vAlign w:val="bottom"/>
          </w:tcPr>
          <w:p w:rsidR="008B79CC" w:rsidRPr="00F740F7" w:rsidRDefault="008B79CC" w:rsidP="00F740F7">
            <w:pPr>
              <w:jc w:val="center"/>
              <w:rPr>
                <w:sz w:val="22"/>
              </w:rPr>
            </w:pPr>
            <w:r w:rsidRPr="00F740F7">
              <w:rPr>
                <w:sz w:val="22"/>
              </w:rPr>
              <w:t>7.13</w:t>
            </w:r>
          </w:p>
        </w:tc>
        <w:tc>
          <w:tcPr>
            <w:tcW w:w="1387" w:type="pct"/>
            <w:shd w:val="clear" w:color="auto" w:fill="auto"/>
            <w:noWrap/>
            <w:vAlign w:val="center"/>
          </w:tcPr>
          <w:p w:rsidR="008B79CC" w:rsidRPr="00A5746B" w:rsidRDefault="008B79CC" w:rsidP="002956A6">
            <w:pPr>
              <w:jc w:val="center"/>
              <w:rPr>
                <w:sz w:val="20"/>
                <w:szCs w:val="20"/>
              </w:rPr>
            </w:pPr>
            <w:r w:rsidRPr="00A5746B">
              <w:rPr>
                <w:sz w:val="20"/>
                <w:szCs w:val="20"/>
              </w:rPr>
              <w:t>Котельная (п.Яр, ул. Вокзальная, 21Б)</w:t>
            </w:r>
          </w:p>
        </w:tc>
        <w:tc>
          <w:tcPr>
            <w:tcW w:w="487" w:type="pct"/>
            <w:shd w:val="clear" w:color="auto" w:fill="auto"/>
            <w:noWrap/>
            <w:vAlign w:val="center"/>
          </w:tcPr>
          <w:p w:rsidR="008B79CC" w:rsidRPr="00A5746B" w:rsidRDefault="008B79CC" w:rsidP="002956A6">
            <w:pPr>
              <w:jc w:val="center"/>
              <w:rPr>
                <w:sz w:val="20"/>
                <w:szCs w:val="20"/>
              </w:rPr>
            </w:pPr>
            <w:r w:rsidRPr="00A5746B">
              <w:rPr>
                <w:sz w:val="20"/>
                <w:szCs w:val="20"/>
              </w:rPr>
              <w:t>Гкал/час.м.кв</w:t>
            </w:r>
          </w:p>
        </w:tc>
        <w:tc>
          <w:tcPr>
            <w:tcW w:w="333" w:type="pct"/>
            <w:shd w:val="clear" w:color="auto" w:fill="auto"/>
            <w:noWrap/>
            <w:vAlign w:val="center"/>
          </w:tcPr>
          <w:p w:rsidR="008B79CC" w:rsidRPr="00A5746B" w:rsidRDefault="008B79CC" w:rsidP="00122966">
            <w:pPr>
              <w:jc w:val="center"/>
              <w:rPr>
                <w:sz w:val="22"/>
              </w:rPr>
            </w:pPr>
            <w:r w:rsidRPr="00A5746B">
              <w:rPr>
                <w:sz w:val="22"/>
              </w:rPr>
              <w:t>-</w:t>
            </w:r>
          </w:p>
        </w:tc>
        <w:tc>
          <w:tcPr>
            <w:tcW w:w="323" w:type="pct"/>
            <w:shd w:val="clear" w:color="auto" w:fill="auto"/>
            <w:noWrap/>
            <w:vAlign w:val="center"/>
          </w:tcPr>
          <w:p w:rsidR="008B79CC" w:rsidRPr="00A5746B" w:rsidRDefault="008B79CC" w:rsidP="00122966">
            <w:pPr>
              <w:jc w:val="center"/>
              <w:rPr>
                <w:sz w:val="22"/>
              </w:rPr>
            </w:pPr>
            <w:r w:rsidRPr="00A5746B">
              <w:rPr>
                <w:sz w:val="22"/>
              </w:rPr>
              <w:t>-</w:t>
            </w:r>
          </w:p>
        </w:tc>
        <w:tc>
          <w:tcPr>
            <w:tcW w:w="342" w:type="pct"/>
            <w:shd w:val="clear" w:color="auto" w:fill="auto"/>
            <w:noWrap/>
            <w:vAlign w:val="center"/>
          </w:tcPr>
          <w:p w:rsidR="008B79CC" w:rsidRPr="00A5746B" w:rsidRDefault="008B79CC" w:rsidP="00122966">
            <w:pPr>
              <w:jc w:val="center"/>
              <w:rPr>
                <w:sz w:val="22"/>
              </w:rPr>
            </w:pPr>
            <w:r w:rsidRPr="00A5746B">
              <w:rPr>
                <w:sz w:val="22"/>
              </w:rPr>
              <w:t>-</w:t>
            </w:r>
          </w:p>
        </w:tc>
        <w:tc>
          <w:tcPr>
            <w:tcW w:w="331" w:type="pct"/>
            <w:shd w:val="clear" w:color="auto" w:fill="auto"/>
            <w:noWrap/>
            <w:vAlign w:val="center"/>
          </w:tcPr>
          <w:p w:rsidR="008B79CC" w:rsidRPr="00A5746B" w:rsidRDefault="008B79CC" w:rsidP="00122966">
            <w:pPr>
              <w:jc w:val="center"/>
              <w:rPr>
                <w:sz w:val="22"/>
              </w:rPr>
            </w:pPr>
            <w:r w:rsidRPr="00A5746B">
              <w:rPr>
                <w:sz w:val="22"/>
              </w:rPr>
              <w:t>-</w:t>
            </w:r>
          </w:p>
        </w:tc>
        <w:tc>
          <w:tcPr>
            <w:tcW w:w="331" w:type="pct"/>
            <w:shd w:val="clear" w:color="auto" w:fill="auto"/>
            <w:noWrap/>
            <w:vAlign w:val="center"/>
          </w:tcPr>
          <w:p w:rsidR="008B79CC" w:rsidRPr="00A5746B" w:rsidRDefault="008B79CC" w:rsidP="00122966">
            <w:pPr>
              <w:jc w:val="center"/>
              <w:rPr>
                <w:sz w:val="22"/>
              </w:rPr>
            </w:pPr>
            <w:r w:rsidRPr="00A5746B">
              <w:rPr>
                <w:sz w:val="22"/>
              </w:rPr>
              <w:t>-</w:t>
            </w:r>
          </w:p>
        </w:tc>
        <w:tc>
          <w:tcPr>
            <w:tcW w:w="348" w:type="pct"/>
            <w:shd w:val="clear" w:color="auto" w:fill="auto"/>
            <w:vAlign w:val="center"/>
          </w:tcPr>
          <w:p w:rsidR="008B79CC" w:rsidRPr="00A5746B" w:rsidRDefault="008B79CC" w:rsidP="00122966">
            <w:pPr>
              <w:jc w:val="center"/>
              <w:rPr>
                <w:sz w:val="22"/>
              </w:rPr>
            </w:pPr>
            <w:r w:rsidRPr="00A5746B">
              <w:rPr>
                <w:sz w:val="22"/>
              </w:rPr>
              <w:t>-</w:t>
            </w:r>
          </w:p>
        </w:tc>
        <w:tc>
          <w:tcPr>
            <w:tcW w:w="427" w:type="pct"/>
            <w:shd w:val="clear" w:color="auto" w:fill="auto"/>
            <w:vAlign w:val="center"/>
          </w:tcPr>
          <w:p w:rsidR="008B79CC" w:rsidRPr="00A5746B" w:rsidRDefault="008B79CC" w:rsidP="00122966">
            <w:pPr>
              <w:jc w:val="center"/>
              <w:rPr>
                <w:sz w:val="22"/>
              </w:rPr>
            </w:pPr>
            <w:r w:rsidRPr="00A5746B">
              <w:rPr>
                <w:sz w:val="22"/>
              </w:rPr>
              <w:t>-</w:t>
            </w:r>
          </w:p>
        </w:tc>
        <w:tc>
          <w:tcPr>
            <w:tcW w:w="418" w:type="pct"/>
            <w:shd w:val="clear" w:color="auto" w:fill="auto"/>
            <w:vAlign w:val="center"/>
          </w:tcPr>
          <w:p w:rsidR="008B79CC" w:rsidRPr="00A5746B" w:rsidRDefault="008B79CC" w:rsidP="00122966">
            <w:pPr>
              <w:jc w:val="center"/>
              <w:rPr>
                <w:sz w:val="22"/>
              </w:rPr>
            </w:pPr>
            <w:r w:rsidRPr="00A5746B">
              <w:rPr>
                <w:sz w:val="22"/>
              </w:rPr>
              <w:t>-</w:t>
            </w:r>
          </w:p>
        </w:tc>
      </w:tr>
      <w:tr w:rsidR="008B79CC" w:rsidRPr="00A5746B" w:rsidTr="002956A6">
        <w:trPr>
          <w:cantSplit/>
        </w:trPr>
        <w:tc>
          <w:tcPr>
            <w:tcW w:w="273" w:type="pct"/>
            <w:vAlign w:val="bottom"/>
          </w:tcPr>
          <w:p w:rsidR="008B79CC" w:rsidRPr="00F740F7" w:rsidRDefault="008B79CC" w:rsidP="00F740F7">
            <w:pPr>
              <w:jc w:val="center"/>
              <w:rPr>
                <w:sz w:val="22"/>
              </w:rPr>
            </w:pPr>
            <w:r w:rsidRPr="00F740F7">
              <w:rPr>
                <w:sz w:val="22"/>
              </w:rPr>
              <w:t>7.14</w:t>
            </w:r>
          </w:p>
        </w:tc>
        <w:tc>
          <w:tcPr>
            <w:tcW w:w="1387" w:type="pct"/>
            <w:shd w:val="clear" w:color="auto" w:fill="auto"/>
            <w:noWrap/>
            <w:vAlign w:val="center"/>
          </w:tcPr>
          <w:p w:rsidR="008B79CC" w:rsidRPr="00A5746B" w:rsidRDefault="008B79CC" w:rsidP="002956A6">
            <w:pPr>
              <w:jc w:val="center"/>
              <w:rPr>
                <w:sz w:val="20"/>
                <w:szCs w:val="20"/>
              </w:rPr>
            </w:pPr>
            <w:r w:rsidRPr="00A5746B">
              <w:rPr>
                <w:sz w:val="20"/>
                <w:szCs w:val="20"/>
              </w:rPr>
              <w:t>Котельная (п.Яр, ул. Горького, 23)</w:t>
            </w:r>
          </w:p>
        </w:tc>
        <w:tc>
          <w:tcPr>
            <w:tcW w:w="487" w:type="pct"/>
            <w:shd w:val="clear" w:color="auto" w:fill="auto"/>
            <w:noWrap/>
            <w:vAlign w:val="center"/>
          </w:tcPr>
          <w:p w:rsidR="008B79CC" w:rsidRPr="00A5746B" w:rsidRDefault="008B79CC" w:rsidP="002956A6">
            <w:pPr>
              <w:jc w:val="center"/>
              <w:rPr>
                <w:sz w:val="20"/>
                <w:szCs w:val="20"/>
              </w:rPr>
            </w:pPr>
            <w:r w:rsidRPr="00A5746B">
              <w:rPr>
                <w:sz w:val="20"/>
                <w:szCs w:val="20"/>
              </w:rPr>
              <w:t>Гкал/час.м.кв</w:t>
            </w:r>
          </w:p>
        </w:tc>
        <w:tc>
          <w:tcPr>
            <w:tcW w:w="333" w:type="pct"/>
            <w:shd w:val="clear" w:color="auto" w:fill="auto"/>
            <w:noWrap/>
            <w:vAlign w:val="center"/>
          </w:tcPr>
          <w:p w:rsidR="008B79CC" w:rsidRPr="00A5746B" w:rsidRDefault="008B79CC" w:rsidP="002956A6">
            <w:pPr>
              <w:jc w:val="center"/>
              <w:rPr>
                <w:sz w:val="22"/>
              </w:rPr>
            </w:pPr>
            <w:r w:rsidRPr="00A5746B">
              <w:rPr>
                <w:sz w:val="22"/>
              </w:rPr>
              <w:t>0,00434</w:t>
            </w:r>
          </w:p>
        </w:tc>
        <w:tc>
          <w:tcPr>
            <w:tcW w:w="323" w:type="pct"/>
            <w:shd w:val="clear" w:color="auto" w:fill="auto"/>
            <w:noWrap/>
            <w:vAlign w:val="center"/>
          </w:tcPr>
          <w:p w:rsidR="008B79CC" w:rsidRPr="00A5746B" w:rsidRDefault="008B79CC" w:rsidP="002956A6">
            <w:pPr>
              <w:jc w:val="center"/>
              <w:rPr>
                <w:sz w:val="22"/>
              </w:rPr>
            </w:pPr>
            <w:r w:rsidRPr="00A5746B">
              <w:rPr>
                <w:sz w:val="22"/>
              </w:rPr>
              <w:t>0,00434</w:t>
            </w:r>
          </w:p>
        </w:tc>
        <w:tc>
          <w:tcPr>
            <w:tcW w:w="342" w:type="pct"/>
            <w:shd w:val="clear" w:color="auto" w:fill="auto"/>
            <w:noWrap/>
            <w:vAlign w:val="center"/>
          </w:tcPr>
          <w:p w:rsidR="008B79CC" w:rsidRPr="00A5746B" w:rsidRDefault="008B79CC" w:rsidP="002956A6">
            <w:pPr>
              <w:jc w:val="center"/>
              <w:rPr>
                <w:sz w:val="22"/>
              </w:rPr>
            </w:pPr>
            <w:r w:rsidRPr="00A5746B">
              <w:rPr>
                <w:sz w:val="22"/>
              </w:rPr>
              <w:t>0,00434</w:t>
            </w:r>
          </w:p>
        </w:tc>
        <w:tc>
          <w:tcPr>
            <w:tcW w:w="331" w:type="pct"/>
            <w:shd w:val="clear" w:color="auto" w:fill="auto"/>
            <w:noWrap/>
            <w:vAlign w:val="center"/>
          </w:tcPr>
          <w:p w:rsidR="008B79CC" w:rsidRPr="00A5746B" w:rsidRDefault="008B79CC" w:rsidP="002956A6">
            <w:pPr>
              <w:jc w:val="center"/>
              <w:rPr>
                <w:sz w:val="22"/>
              </w:rPr>
            </w:pPr>
            <w:r w:rsidRPr="00A5746B">
              <w:rPr>
                <w:sz w:val="22"/>
              </w:rPr>
              <w:t>0,00434</w:t>
            </w:r>
          </w:p>
        </w:tc>
        <w:tc>
          <w:tcPr>
            <w:tcW w:w="331" w:type="pct"/>
            <w:shd w:val="clear" w:color="auto" w:fill="auto"/>
            <w:noWrap/>
            <w:vAlign w:val="center"/>
          </w:tcPr>
          <w:p w:rsidR="008B79CC" w:rsidRPr="00A5746B" w:rsidRDefault="008B79CC" w:rsidP="002956A6">
            <w:pPr>
              <w:jc w:val="center"/>
              <w:rPr>
                <w:sz w:val="22"/>
              </w:rPr>
            </w:pPr>
            <w:r w:rsidRPr="00A5746B">
              <w:rPr>
                <w:sz w:val="22"/>
              </w:rPr>
              <w:t>0,00434</w:t>
            </w:r>
          </w:p>
        </w:tc>
        <w:tc>
          <w:tcPr>
            <w:tcW w:w="348" w:type="pct"/>
            <w:shd w:val="clear" w:color="auto" w:fill="auto"/>
            <w:vAlign w:val="center"/>
          </w:tcPr>
          <w:p w:rsidR="008B79CC" w:rsidRPr="00A5746B" w:rsidRDefault="008B79CC" w:rsidP="002956A6">
            <w:pPr>
              <w:jc w:val="center"/>
              <w:rPr>
                <w:sz w:val="22"/>
              </w:rPr>
            </w:pPr>
            <w:r w:rsidRPr="00A5746B">
              <w:rPr>
                <w:sz w:val="22"/>
              </w:rPr>
              <w:t>0,00434</w:t>
            </w:r>
          </w:p>
        </w:tc>
        <w:tc>
          <w:tcPr>
            <w:tcW w:w="427" w:type="pct"/>
            <w:shd w:val="clear" w:color="auto" w:fill="auto"/>
            <w:vAlign w:val="center"/>
          </w:tcPr>
          <w:p w:rsidR="008B79CC" w:rsidRPr="00A5746B" w:rsidRDefault="008B79CC" w:rsidP="002956A6">
            <w:pPr>
              <w:jc w:val="center"/>
              <w:rPr>
                <w:sz w:val="22"/>
              </w:rPr>
            </w:pPr>
            <w:r w:rsidRPr="00A5746B">
              <w:rPr>
                <w:sz w:val="22"/>
              </w:rPr>
              <w:t>0,00434</w:t>
            </w:r>
          </w:p>
        </w:tc>
        <w:tc>
          <w:tcPr>
            <w:tcW w:w="418" w:type="pct"/>
            <w:shd w:val="clear" w:color="auto" w:fill="auto"/>
            <w:vAlign w:val="center"/>
          </w:tcPr>
          <w:p w:rsidR="008B79CC" w:rsidRPr="00A5746B" w:rsidRDefault="008B79CC" w:rsidP="002956A6">
            <w:pPr>
              <w:jc w:val="center"/>
              <w:rPr>
                <w:sz w:val="22"/>
              </w:rPr>
            </w:pPr>
            <w:r w:rsidRPr="00A5746B">
              <w:rPr>
                <w:sz w:val="22"/>
              </w:rPr>
              <w:t>0,00434</w:t>
            </w:r>
          </w:p>
        </w:tc>
      </w:tr>
      <w:tr w:rsidR="008B79CC" w:rsidRPr="00A5746B" w:rsidTr="002956A6">
        <w:trPr>
          <w:cantSplit/>
        </w:trPr>
        <w:tc>
          <w:tcPr>
            <w:tcW w:w="273" w:type="pct"/>
            <w:vAlign w:val="bottom"/>
          </w:tcPr>
          <w:p w:rsidR="008B79CC" w:rsidRPr="00F740F7" w:rsidRDefault="008B79CC" w:rsidP="00F740F7">
            <w:pPr>
              <w:jc w:val="center"/>
              <w:rPr>
                <w:sz w:val="22"/>
              </w:rPr>
            </w:pPr>
            <w:r w:rsidRPr="00F740F7">
              <w:rPr>
                <w:sz w:val="22"/>
              </w:rPr>
              <w:t>7.15</w:t>
            </w:r>
          </w:p>
        </w:tc>
        <w:tc>
          <w:tcPr>
            <w:tcW w:w="1387" w:type="pct"/>
            <w:shd w:val="clear" w:color="auto" w:fill="auto"/>
            <w:noWrap/>
            <w:vAlign w:val="center"/>
          </w:tcPr>
          <w:p w:rsidR="008B79CC" w:rsidRPr="00A5746B" w:rsidRDefault="00504481" w:rsidP="002956A6">
            <w:pPr>
              <w:jc w:val="center"/>
              <w:rPr>
                <w:sz w:val="20"/>
                <w:szCs w:val="20"/>
              </w:rPr>
            </w:pPr>
            <w:r>
              <w:rPr>
                <w:sz w:val="20"/>
                <w:szCs w:val="20"/>
              </w:rPr>
              <w:t>Котельная</w:t>
            </w:r>
            <w:r w:rsidR="008B79CC" w:rsidRPr="00A5746B">
              <w:rPr>
                <w:sz w:val="20"/>
                <w:szCs w:val="20"/>
              </w:rPr>
              <w:t xml:space="preserve"> (с.Пудем, ул. Горького, 49а, А)</w:t>
            </w:r>
          </w:p>
        </w:tc>
        <w:tc>
          <w:tcPr>
            <w:tcW w:w="487" w:type="pct"/>
            <w:shd w:val="clear" w:color="auto" w:fill="auto"/>
            <w:noWrap/>
            <w:vAlign w:val="center"/>
          </w:tcPr>
          <w:p w:rsidR="008B79CC" w:rsidRPr="00A5746B" w:rsidRDefault="008B79CC" w:rsidP="002956A6">
            <w:pPr>
              <w:jc w:val="center"/>
              <w:rPr>
                <w:sz w:val="20"/>
                <w:szCs w:val="20"/>
              </w:rPr>
            </w:pPr>
            <w:r w:rsidRPr="00A5746B">
              <w:rPr>
                <w:sz w:val="20"/>
                <w:szCs w:val="20"/>
              </w:rPr>
              <w:t>Гкал/час.м.кв</w:t>
            </w:r>
          </w:p>
        </w:tc>
        <w:tc>
          <w:tcPr>
            <w:tcW w:w="333" w:type="pct"/>
            <w:shd w:val="clear" w:color="auto" w:fill="auto"/>
            <w:noWrap/>
            <w:vAlign w:val="center"/>
          </w:tcPr>
          <w:p w:rsidR="008B79CC" w:rsidRPr="00A5746B" w:rsidRDefault="008B79CC" w:rsidP="002956A6">
            <w:pPr>
              <w:jc w:val="center"/>
              <w:rPr>
                <w:sz w:val="22"/>
              </w:rPr>
            </w:pPr>
            <w:r w:rsidRPr="00A5746B">
              <w:rPr>
                <w:sz w:val="22"/>
              </w:rPr>
              <w:t>0,00402</w:t>
            </w:r>
          </w:p>
        </w:tc>
        <w:tc>
          <w:tcPr>
            <w:tcW w:w="323" w:type="pct"/>
            <w:shd w:val="clear" w:color="auto" w:fill="auto"/>
            <w:noWrap/>
            <w:vAlign w:val="center"/>
          </w:tcPr>
          <w:p w:rsidR="008B79CC" w:rsidRPr="00A5746B" w:rsidRDefault="008B79CC" w:rsidP="002956A6">
            <w:pPr>
              <w:jc w:val="center"/>
              <w:rPr>
                <w:sz w:val="22"/>
              </w:rPr>
            </w:pPr>
            <w:r w:rsidRPr="00A5746B">
              <w:rPr>
                <w:sz w:val="22"/>
              </w:rPr>
              <w:t>0,00402</w:t>
            </w:r>
          </w:p>
        </w:tc>
        <w:tc>
          <w:tcPr>
            <w:tcW w:w="342" w:type="pct"/>
            <w:shd w:val="clear" w:color="auto" w:fill="auto"/>
            <w:noWrap/>
            <w:vAlign w:val="center"/>
          </w:tcPr>
          <w:p w:rsidR="008B79CC" w:rsidRPr="00A5746B" w:rsidRDefault="008B79CC" w:rsidP="002956A6">
            <w:pPr>
              <w:jc w:val="center"/>
              <w:rPr>
                <w:sz w:val="22"/>
              </w:rPr>
            </w:pPr>
            <w:r w:rsidRPr="00A5746B">
              <w:rPr>
                <w:sz w:val="22"/>
              </w:rPr>
              <w:t>0,00402</w:t>
            </w:r>
          </w:p>
        </w:tc>
        <w:tc>
          <w:tcPr>
            <w:tcW w:w="331" w:type="pct"/>
            <w:shd w:val="clear" w:color="auto" w:fill="auto"/>
            <w:noWrap/>
            <w:vAlign w:val="center"/>
          </w:tcPr>
          <w:p w:rsidR="008B79CC" w:rsidRPr="00A5746B" w:rsidRDefault="008B79CC" w:rsidP="002956A6">
            <w:pPr>
              <w:jc w:val="center"/>
              <w:rPr>
                <w:sz w:val="22"/>
              </w:rPr>
            </w:pPr>
            <w:r w:rsidRPr="00A5746B">
              <w:rPr>
                <w:sz w:val="22"/>
              </w:rPr>
              <w:t>0,00402</w:t>
            </w:r>
          </w:p>
        </w:tc>
        <w:tc>
          <w:tcPr>
            <w:tcW w:w="331" w:type="pct"/>
            <w:shd w:val="clear" w:color="auto" w:fill="auto"/>
            <w:noWrap/>
            <w:vAlign w:val="center"/>
          </w:tcPr>
          <w:p w:rsidR="008B79CC" w:rsidRPr="00A5746B" w:rsidRDefault="008B79CC" w:rsidP="002956A6">
            <w:pPr>
              <w:jc w:val="center"/>
              <w:rPr>
                <w:sz w:val="22"/>
              </w:rPr>
            </w:pPr>
            <w:r w:rsidRPr="00A5746B">
              <w:rPr>
                <w:sz w:val="22"/>
              </w:rPr>
              <w:t>0,00658</w:t>
            </w:r>
          </w:p>
        </w:tc>
        <w:tc>
          <w:tcPr>
            <w:tcW w:w="348" w:type="pct"/>
            <w:shd w:val="clear" w:color="auto" w:fill="auto"/>
            <w:vAlign w:val="center"/>
          </w:tcPr>
          <w:p w:rsidR="008B79CC" w:rsidRPr="00A5746B" w:rsidRDefault="008B79CC" w:rsidP="002956A6">
            <w:pPr>
              <w:jc w:val="center"/>
              <w:rPr>
                <w:sz w:val="22"/>
              </w:rPr>
            </w:pPr>
            <w:r w:rsidRPr="00A5746B">
              <w:rPr>
                <w:sz w:val="22"/>
              </w:rPr>
              <w:t>0,00658</w:t>
            </w:r>
          </w:p>
        </w:tc>
        <w:tc>
          <w:tcPr>
            <w:tcW w:w="427" w:type="pct"/>
            <w:shd w:val="clear" w:color="auto" w:fill="auto"/>
            <w:vAlign w:val="center"/>
          </w:tcPr>
          <w:p w:rsidR="008B79CC" w:rsidRPr="00A5746B" w:rsidRDefault="008B79CC" w:rsidP="002956A6">
            <w:pPr>
              <w:jc w:val="center"/>
              <w:rPr>
                <w:sz w:val="22"/>
              </w:rPr>
            </w:pPr>
            <w:r w:rsidRPr="00A5746B">
              <w:rPr>
                <w:sz w:val="22"/>
              </w:rPr>
              <w:t>0,00658</w:t>
            </w:r>
          </w:p>
        </w:tc>
        <w:tc>
          <w:tcPr>
            <w:tcW w:w="418" w:type="pct"/>
            <w:shd w:val="clear" w:color="auto" w:fill="auto"/>
            <w:vAlign w:val="center"/>
          </w:tcPr>
          <w:p w:rsidR="008B79CC" w:rsidRPr="00A5746B" w:rsidRDefault="008B79CC" w:rsidP="002956A6">
            <w:pPr>
              <w:jc w:val="center"/>
              <w:rPr>
                <w:sz w:val="22"/>
              </w:rPr>
            </w:pPr>
            <w:r w:rsidRPr="00A5746B">
              <w:rPr>
                <w:sz w:val="22"/>
              </w:rPr>
              <w:t>0,00658</w:t>
            </w:r>
          </w:p>
        </w:tc>
      </w:tr>
      <w:tr w:rsidR="008B79CC" w:rsidRPr="00A5746B" w:rsidTr="002956A6">
        <w:trPr>
          <w:cantSplit/>
        </w:trPr>
        <w:tc>
          <w:tcPr>
            <w:tcW w:w="273" w:type="pct"/>
            <w:vAlign w:val="bottom"/>
          </w:tcPr>
          <w:p w:rsidR="008B79CC" w:rsidRPr="00F740F7" w:rsidRDefault="008B79CC" w:rsidP="00F740F7">
            <w:pPr>
              <w:jc w:val="center"/>
              <w:rPr>
                <w:sz w:val="22"/>
              </w:rPr>
            </w:pPr>
            <w:r w:rsidRPr="00F740F7">
              <w:rPr>
                <w:sz w:val="22"/>
              </w:rPr>
              <w:t>7.16</w:t>
            </w:r>
          </w:p>
        </w:tc>
        <w:tc>
          <w:tcPr>
            <w:tcW w:w="1387" w:type="pct"/>
            <w:shd w:val="clear" w:color="auto" w:fill="auto"/>
            <w:noWrap/>
            <w:vAlign w:val="center"/>
          </w:tcPr>
          <w:p w:rsidR="008B79CC" w:rsidRPr="00A5746B" w:rsidRDefault="008B79CC" w:rsidP="002956A6">
            <w:pPr>
              <w:jc w:val="center"/>
              <w:rPr>
                <w:sz w:val="20"/>
                <w:szCs w:val="20"/>
              </w:rPr>
            </w:pPr>
            <w:r w:rsidRPr="00A5746B">
              <w:rPr>
                <w:sz w:val="20"/>
                <w:szCs w:val="20"/>
              </w:rPr>
              <w:t>Котельная (с.Никольское, ул. Центральная, 4)</w:t>
            </w:r>
          </w:p>
        </w:tc>
        <w:tc>
          <w:tcPr>
            <w:tcW w:w="487" w:type="pct"/>
            <w:shd w:val="clear" w:color="auto" w:fill="auto"/>
            <w:noWrap/>
            <w:vAlign w:val="center"/>
          </w:tcPr>
          <w:p w:rsidR="008B79CC" w:rsidRPr="00A5746B" w:rsidRDefault="008B79CC" w:rsidP="002956A6">
            <w:pPr>
              <w:jc w:val="center"/>
              <w:rPr>
                <w:sz w:val="20"/>
                <w:szCs w:val="20"/>
              </w:rPr>
            </w:pPr>
            <w:r w:rsidRPr="00A5746B">
              <w:rPr>
                <w:sz w:val="20"/>
                <w:szCs w:val="20"/>
              </w:rPr>
              <w:t>Гкал/час.м.кв</w:t>
            </w:r>
          </w:p>
        </w:tc>
        <w:tc>
          <w:tcPr>
            <w:tcW w:w="333" w:type="pct"/>
            <w:shd w:val="clear" w:color="auto" w:fill="auto"/>
            <w:noWrap/>
            <w:vAlign w:val="center"/>
          </w:tcPr>
          <w:p w:rsidR="008B79CC" w:rsidRPr="00A5746B" w:rsidRDefault="008B79CC" w:rsidP="002956A6">
            <w:pPr>
              <w:jc w:val="center"/>
              <w:rPr>
                <w:sz w:val="22"/>
              </w:rPr>
            </w:pPr>
            <w:r w:rsidRPr="00A5746B">
              <w:rPr>
                <w:sz w:val="22"/>
              </w:rPr>
              <w:t>0,00390</w:t>
            </w:r>
          </w:p>
        </w:tc>
        <w:tc>
          <w:tcPr>
            <w:tcW w:w="323" w:type="pct"/>
            <w:shd w:val="clear" w:color="auto" w:fill="auto"/>
            <w:noWrap/>
            <w:vAlign w:val="center"/>
          </w:tcPr>
          <w:p w:rsidR="008B79CC" w:rsidRPr="00A5746B" w:rsidRDefault="008B79CC" w:rsidP="002956A6">
            <w:pPr>
              <w:jc w:val="center"/>
              <w:rPr>
                <w:sz w:val="22"/>
              </w:rPr>
            </w:pPr>
            <w:r w:rsidRPr="00A5746B">
              <w:rPr>
                <w:sz w:val="22"/>
              </w:rPr>
              <w:t>0,00390</w:t>
            </w:r>
          </w:p>
        </w:tc>
        <w:tc>
          <w:tcPr>
            <w:tcW w:w="342" w:type="pct"/>
            <w:shd w:val="clear" w:color="auto" w:fill="auto"/>
            <w:noWrap/>
            <w:vAlign w:val="center"/>
          </w:tcPr>
          <w:p w:rsidR="008B79CC" w:rsidRPr="00A5746B" w:rsidRDefault="008B79CC" w:rsidP="002956A6">
            <w:pPr>
              <w:jc w:val="center"/>
              <w:rPr>
                <w:sz w:val="22"/>
              </w:rPr>
            </w:pPr>
            <w:r w:rsidRPr="00A5746B">
              <w:rPr>
                <w:sz w:val="22"/>
              </w:rPr>
              <w:t>0,00390</w:t>
            </w:r>
          </w:p>
        </w:tc>
        <w:tc>
          <w:tcPr>
            <w:tcW w:w="331" w:type="pct"/>
            <w:shd w:val="clear" w:color="auto" w:fill="auto"/>
            <w:noWrap/>
            <w:vAlign w:val="center"/>
          </w:tcPr>
          <w:p w:rsidR="008B79CC" w:rsidRPr="00A5746B" w:rsidRDefault="008B79CC" w:rsidP="002956A6">
            <w:pPr>
              <w:jc w:val="center"/>
              <w:rPr>
                <w:sz w:val="22"/>
              </w:rPr>
            </w:pPr>
            <w:r w:rsidRPr="00A5746B">
              <w:rPr>
                <w:sz w:val="22"/>
              </w:rPr>
              <w:t>0,00390</w:t>
            </w:r>
          </w:p>
        </w:tc>
        <w:tc>
          <w:tcPr>
            <w:tcW w:w="331" w:type="pct"/>
            <w:shd w:val="clear" w:color="auto" w:fill="auto"/>
            <w:noWrap/>
            <w:vAlign w:val="center"/>
          </w:tcPr>
          <w:p w:rsidR="008B79CC" w:rsidRPr="00A5746B" w:rsidRDefault="008B79CC" w:rsidP="002956A6">
            <w:pPr>
              <w:jc w:val="center"/>
              <w:rPr>
                <w:sz w:val="22"/>
              </w:rPr>
            </w:pPr>
            <w:r w:rsidRPr="00A5746B">
              <w:rPr>
                <w:sz w:val="22"/>
              </w:rPr>
              <w:t>0,00390</w:t>
            </w:r>
          </w:p>
        </w:tc>
        <w:tc>
          <w:tcPr>
            <w:tcW w:w="348" w:type="pct"/>
            <w:shd w:val="clear" w:color="auto" w:fill="auto"/>
            <w:vAlign w:val="center"/>
          </w:tcPr>
          <w:p w:rsidR="008B79CC" w:rsidRPr="00A5746B" w:rsidRDefault="008B79CC" w:rsidP="002956A6">
            <w:pPr>
              <w:jc w:val="center"/>
              <w:rPr>
                <w:sz w:val="22"/>
              </w:rPr>
            </w:pPr>
            <w:r w:rsidRPr="00A5746B">
              <w:rPr>
                <w:sz w:val="22"/>
              </w:rPr>
              <w:t>0,00390</w:t>
            </w:r>
          </w:p>
        </w:tc>
        <w:tc>
          <w:tcPr>
            <w:tcW w:w="427" w:type="pct"/>
            <w:shd w:val="clear" w:color="auto" w:fill="auto"/>
            <w:vAlign w:val="center"/>
          </w:tcPr>
          <w:p w:rsidR="008B79CC" w:rsidRPr="00A5746B" w:rsidRDefault="008B79CC" w:rsidP="002956A6">
            <w:pPr>
              <w:jc w:val="center"/>
              <w:rPr>
                <w:sz w:val="22"/>
              </w:rPr>
            </w:pPr>
            <w:r w:rsidRPr="00A5746B">
              <w:rPr>
                <w:sz w:val="22"/>
              </w:rPr>
              <w:t>0,00390</w:t>
            </w:r>
          </w:p>
        </w:tc>
        <w:tc>
          <w:tcPr>
            <w:tcW w:w="418" w:type="pct"/>
            <w:shd w:val="clear" w:color="auto" w:fill="auto"/>
            <w:vAlign w:val="center"/>
          </w:tcPr>
          <w:p w:rsidR="008B79CC" w:rsidRPr="00A5746B" w:rsidRDefault="008B79CC" w:rsidP="002956A6">
            <w:pPr>
              <w:jc w:val="center"/>
              <w:rPr>
                <w:sz w:val="22"/>
              </w:rPr>
            </w:pPr>
            <w:r w:rsidRPr="00A5746B">
              <w:rPr>
                <w:sz w:val="22"/>
              </w:rPr>
              <w:t>0,00390</w:t>
            </w:r>
          </w:p>
        </w:tc>
      </w:tr>
      <w:tr w:rsidR="008B79CC" w:rsidRPr="00A5746B" w:rsidTr="002956A6">
        <w:trPr>
          <w:cantSplit/>
        </w:trPr>
        <w:tc>
          <w:tcPr>
            <w:tcW w:w="273" w:type="pct"/>
            <w:vAlign w:val="bottom"/>
          </w:tcPr>
          <w:p w:rsidR="008B79CC" w:rsidRPr="00F740F7" w:rsidRDefault="008B79CC" w:rsidP="00F740F7">
            <w:pPr>
              <w:jc w:val="center"/>
              <w:rPr>
                <w:sz w:val="22"/>
              </w:rPr>
            </w:pPr>
            <w:r w:rsidRPr="00F740F7">
              <w:rPr>
                <w:sz w:val="22"/>
              </w:rPr>
              <w:t>7.17</w:t>
            </w:r>
          </w:p>
        </w:tc>
        <w:tc>
          <w:tcPr>
            <w:tcW w:w="1387" w:type="pct"/>
            <w:shd w:val="clear" w:color="auto" w:fill="auto"/>
            <w:noWrap/>
            <w:vAlign w:val="center"/>
          </w:tcPr>
          <w:p w:rsidR="008B79CC" w:rsidRPr="00A5746B" w:rsidRDefault="008B79CC" w:rsidP="002956A6">
            <w:pPr>
              <w:jc w:val="center"/>
              <w:rPr>
                <w:sz w:val="20"/>
                <w:szCs w:val="20"/>
              </w:rPr>
            </w:pPr>
            <w:r w:rsidRPr="00A5746B">
              <w:rPr>
                <w:sz w:val="20"/>
                <w:szCs w:val="20"/>
              </w:rPr>
              <w:t>Котельная (с.Елово, ул. Школьная, 11а)</w:t>
            </w:r>
          </w:p>
        </w:tc>
        <w:tc>
          <w:tcPr>
            <w:tcW w:w="487" w:type="pct"/>
            <w:shd w:val="clear" w:color="auto" w:fill="auto"/>
            <w:noWrap/>
            <w:vAlign w:val="center"/>
          </w:tcPr>
          <w:p w:rsidR="008B79CC" w:rsidRPr="00A5746B" w:rsidRDefault="008B79CC" w:rsidP="002956A6">
            <w:pPr>
              <w:jc w:val="center"/>
              <w:rPr>
                <w:sz w:val="20"/>
                <w:szCs w:val="20"/>
              </w:rPr>
            </w:pPr>
            <w:r w:rsidRPr="00A5746B">
              <w:rPr>
                <w:sz w:val="20"/>
                <w:szCs w:val="20"/>
              </w:rPr>
              <w:t>Гкал/час.м.кв</w:t>
            </w:r>
          </w:p>
        </w:tc>
        <w:tc>
          <w:tcPr>
            <w:tcW w:w="333" w:type="pct"/>
            <w:shd w:val="clear" w:color="auto" w:fill="auto"/>
            <w:noWrap/>
            <w:vAlign w:val="center"/>
          </w:tcPr>
          <w:p w:rsidR="008B79CC" w:rsidRPr="00A5746B" w:rsidRDefault="008B79CC" w:rsidP="002956A6">
            <w:pPr>
              <w:jc w:val="center"/>
              <w:rPr>
                <w:sz w:val="22"/>
              </w:rPr>
            </w:pPr>
            <w:r w:rsidRPr="00A5746B">
              <w:rPr>
                <w:sz w:val="22"/>
              </w:rPr>
              <w:t>0,00347</w:t>
            </w:r>
          </w:p>
        </w:tc>
        <w:tc>
          <w:tcPr>
            <w:tcW w:w="323" w:type="pct"/>
            <w:shd w:val="clear" w:color="auto" w:fill="auto"/>
            <w:noWrap/>
            <w:vAlign w:val="center"/>
          </w:tcPr>
          <w:p w:rsidR="008B79CC" w:rsidRPr="00A5746B" w:rsidRDefault="008B79CC" w:rsidP="002956A6">
            <w:pPr>
              <w:jc w:val="center"/>
              <w:rPr>
                <w:sz w:val="22"/>
              </w:rPr>
            </w:pPr>
            <w:r w:rsidRPr="00A5746B">
              <w:rPr>
                <w:sz w:val="22"/>
              </w:rPr>
              <w:t>0,00347</w:t>
            </w:r>
          </w:p>
        </w:tc>
        <w:tc>
          <w:tcPr>
            <w:tcW w:w="342" w:type="pct"/>
            <w:shd w:val="clear" w:color="auto" w:fill="auto"/>
            <w:noWrap/>
            <w:vAlign w:val="center"/>
          </w:tcPr>
          <w:p w:rsidR="008B79CC" w:rsidRPr="00A5746B" w:rsidRDefault="008B79CC" w:rsidP="002956A6">
            <w:pPr>
              <w:jc w:val="center"/>
              <w:rPr>
                <w:sz w:val="22"/>
              </w:rPr>
            </w:pPr>
            <w:r w:rsidRPr="00A5746B">
              <w:rPr>
                <w:sz w:val="22"/>
              </w:rPr>
              <w:t>0,00347</w:t>
            </w:r>
          </w:p>
        </w:tc>
        <w:tc>
          <w:tcPr>
            <w:tcW w:w="331" w:type="pct"/>
            <w:shd w:val="clear" w:color="auto" w:fill="auto"/>
            <w:noWrap/>
            <w:vAlign w:val="center"/>
          </w:tcPr>
          <w:p w:rsidR="008B79CC" w:rsidRPr="00A5746B" w:rsidRDefault="008B79CC" w:rsidP="002956A6">
            <w:pPr>
              <w:jc w:val="center"/>
              <w:rPr>
                <w:sz w:val="22"/>
              </w:rPr>
            </w:pPr>
            <w:r w:rsidRPr="00A5746B">
              <w:rPr>
                <w:sz w:val="22"/>
              </w:rPr>
              <w:t>0,00347</w:t>
            </w:r>
          </w:p>
        </w:tc>
        <w:tc>
          <w:tcPr>
            <w:tcW w:w="331" w:type="pct"/>
            <w:shd w:val="clear" w:color="auto" w:fill="auto"/>
            <w:noWrap/>
            <w:vAlign w:val="center"/>
          </w:tcPr>
          <w:p w:rsidR="008B79CC" w:rsidRPr="00A5746B" w:rsidRDefault="008B79CC" w:rsidP="002956A6">
            <w:pPr>
              <w:jc w:val="center"/>
              <w:rPr>
                <w:sz w:val="22"/>
              </w:rPr>
            </w:pPr>
            <w:r w:rsidRPr="00A5746B">
              <w:rPr>
                <w:sz w:val="22"/>
              </w:rPr>
              <w:t>0,00347</w:t>
            </w:r>
          </w:p>
        </w:tc>
        <w:tc>
          <w:tcPr>
            <w:tcW w:w="348" w:type="pct"/>
            <w:shd w:val="clear" w:color="auto" w:fill="auto"/>
            <w:vAlign w:val="center"/>
          </w:tcPr>
          <w:p w:rsidR="008B79CC" w:rsidRPr="00A5746B" w:rsidRDefault="008B79CC" w:rsidP="002956A6">
            <w:pPr>
              <w:jc w:val="center"/>
              <w:rPr>
                <w:sz w:val="22"/>
              </w:rPr>
            </w:pPr>
            <w:r w:rsidRPr="00A5746B">
              <w:rPr>
                <w:sz w:val="22"/>
              </w:rPr>
              <w:t>0,00347</w:t>
            </w:r>
          </w:p>
        </w:tc>
        <w:tc>
          <w:tcPr>
            <w:tcW w:w="427" w:type="pct"/>
            <w:shd w:val="clear" w:color="auto" w:fill="auto"/>
            <w:vAlign w:val="center"/>
          </w:tcPr>
          <w:p w:rsidR="008B79CC" w:rsidRPr="00A5746B" w:rsidRDefault="008B79CC" w:rsidP="002956A6">
            <w:pPr>
              <w:jc w:val="center"/>
              <w:rPr>
                <w:sz w:val="22"/>
              </w:rPr>
            </w:pPr>
            <w:r w:rsidRPr="00A5746B">
              <w:rPr>
                <w:sz w:val="22"/>
              </w:rPr>
              <w:t>0,00347</w:t>
            </w:r>
          </w:p>
        </w:tc>
        <w:tc>
          <w:tcPr>
            <w:tcW w:w="418" w:type="pct"/>
            <w:shd w:val="clear" w:color="auto" w:fill="auto"/>
            <w:vAlign w:val="center"/>
          </w:tcPr>
          <w:p w:rsidR="008B79CC" w:rsidRPr="00A5746B" w:rsidRDefault="008B79CC" w:rsidP="002956A6">
            <w:pPr>
              <w:jc w:val="center"/>
              <w:rPr>
                <w:sz w:val="22"/>
              </w:rPr>
            </w:pPr>
            <w:r w:rsidRPr="00A5746B">
              <w:rPr>
                <w:sz w:val="22"/>
              </w:rPr>
              <w:t>0,00347</w:t>
            </w:r>
          </w:p>
        </w:tc>
      </w:tr>
      <w:tr w:rsidR="008B79CC" w:rsidRPr="00A5746B" w:rsidTr="002956A6">
        <w:trPr>
          <w:cantSplit/>
        </w:trPr>
        <w:tc>
          <w:tcPr>
            <w:tcW w:w="273" w:type="pct"/>
            <w:vAlign w:val="bottom"/>
          </w:tcPr>
          <w:p w:rsidR="008B79CC" w:rsidRPr="00F740F7" w:rsidRDefault="008B79CC" w:rsidP="00F740F7">
            <w:pPr>
              <w:jc w:val="center"/>
              <w:rPr>
                <w:sz w:val="22"/>
              </w:rPr>
            </w:pPr>
            <w:r w:rsidRPr="00F740F7">
              <w:rPr>
                <w:sz w:val="22"/>
              </w:rPr>
              <w:t>7.18</w:t>
            </w:r>
          </w:p>
        </w:tc>
        <w:tc>
          <w:tcPr>
            <w:tcW w:w="1387" w:type="pct"/>
            <w:shd w:val="clear" w:color="auto" w:fill="auto"/>
            <w:noWrap/>
            <w:vAlign w:val="center"/>
          </w:tcPr>
          <w:p w:rsidR="008B79CC" w:rsidRPr="00A5746B" w:rsidRDefault="008B79CC" w:rsidP="002956A6">
            <w:pPr>
              <w:jc w:val="center"/>
              <w:rPr>
                <w:sz w:val="20"/>
                <w:szCs w:val="20"/>
              </w:rPr>
            </w:pPr>
            <w:r w:rsidRPr="00A5746B">
              <w:rPr>
                <w:sz w:val="20"/>
                <w:szCs w:val="20"/>
              </w:rPr>
              <w:t>Котельная (п.Яр, ул. Пролетарская, 14)</w:t>
            </w:r>
          </w:p>
        </w:tc>
        <w:tc>
          <w:tcPr>
            <w:tcW w:w="487" w:type="pct"/>
            <w:shd w:val="clear" w:color="auto" w:fill="auto"/>
            <w:noWrap/>
            <w:vAlign w:val="center"/>
          </w:tcPr>
          <w:p w:rsidR="008B79CC" w:rsidRPr="00A5746B" w:rsidRDefault="008B79CC" w:rsidP="002956A6">
            <w:pPr>
              <w:jc w:val="center"/>
              <w:rPr>
                <w:sz w:val="20"/>
                <w:szCs w:val="20"/>
              </w:rPr>
            </w:pPr>
            <w:r w:rsidRPr="00A5746B">
              <w:rPr>
                <w:sz w:val="20"/>
                <w:szCs w:val="20"/>
              </w:rPr>
              <w:t>Гкал/час.м.кв</w:t>
            </w:r>
          </w:p>
        </w:tc>
        <w:tc>
          <w:tcPr>
            <w:tcW w:w="333" w:type="pct"/>
            <w:shd w:val="clear" w:color="auto" w:fill="auto"/>
            <w:noWrap/>
            <w:vAlign w:val="center"/>
          </w:tcPr>
          <w:p w:rsidR="008B79CC" w:rsidRPr="00A5746B" w:rsidRDefault="008B79CC" w:rsidP="002956A6">
            <w:pPr>
              <w:jc w:val="center"/>
              <w:rPr>
                <w:sz w:val="22"/>
              </w:rPr>
            </w:pPr>
            <w:r w:rsidRPr="00A5746B">
              <w:rPr>
                <w:sz w:val="22"/>
              </w:rPr>
              <w:t>0,00093</w:t>
            </w:r>
          </w:p>
        </w:tc>
        <w:tc>
          <w:tcPr>
            <w:tcW w:w="323" w:type="pct"/>
            <w:shd w:val="clear" w:color="auto" w:fill="auto"/>
            <w:noWrap/>
            <w:vAlign w:val="center"/>
          </w:tcPr>
          <w:p w:rsidR="008B79CC" w:rsidRPr="00A5746B" w:rsidRDefault="008B79CC" w:rsidP="002956A6">
            <w:pPr>
              <w:jc w:val="center"/>
              <w:rPr>
                <w:sz w:val="22"/>
              </w:rPr>
            </w:pPr>
            <w:r w:rsidRPr="00A5746B">
              <w:rPr>
                <w:sz w:val="22"/>
              </w:rPr>
              <w:t>0,00093</w:t>
            </w:r>
          </w:p>
        </w:tc>
        <w:tc>
          <w:tcPr>
            <w:tcW w:w="342" w:type="pct"/>
            <w:shd w:val="clear" w:color="auto" w:fill="auto"/>
            <w:noWrap/>
            <w:vAlign w:val="center"/>
          </w:tcPr>
          <w:p w:rsidR="008B79CC" w:rsidRPr="00A5746B" w:rsidRDefault="008B79CC" w:rsidP="002956A6">
            <w:pPr>
              <w:jc w:val="center"/>
              <w:rPr>
                <w:sz w:val="22"/>
              </w:rPr>
            </w:pPr>
            <w:r w:rsidRPr="00A5746B">
              <w:rPr>
                <w:sz w:val="22"/>
              </w:rPr>
              <w:t>0,00093</w:t>
            </w:r>
          </w:p>
        </w:tc>
        <w:tc>
          <w:tcPr>
            <w:tcW w:w="331" w:type="pct"/>
            <w:shd w:val="clear" w:color="auto" w:fill="auto"/>
            <w:noWrap/>
            <w:vAlign w:val="center"/>
          </w:tcPr>
          <w:p w:rsidR="008B79CC" w:rsidRPr="00A5746B" w:rsidRDefault="008B79CC" w:rsidP="002956A6">
            <w:pPr>
              <w:jc w:val="center"/>
              <w:rPr>
                <w:sz w:val="22"/>
              </w:rPr>
            </w:pPr>
            <w:r w:rsidRPr="00A5746B">
              <w:rPr>
                <w:sz w:val="22"/>
              </w:rPr>
              <w:t>0,00276</w:t>
            </w:r>
          </w:p>
        </w:tc>
        <w:tc>
          <w:tcPr>
            <w:tcW w:w="331" w:type="pct"/>
            <w:shd w:val="clear" w:color="auto" w:fill="auto"/>
            <w:noWrap/>
            <w:vAlign w:val="center"/>
          </w:tcPr>
          <w:p w:rsidR="008B79CC" w:rsidRPr="00A5746B" w:rsidRDefault="008B79CC" w:rsidP="002956A6">
            <w:pPr>
              <w:jc w:val="center"/>
              <w:rPr>
                <w:sz w:val="22"/>
              </w:rPr>
            </w:pPr>
            <w:r w:rsidRPr="00A5746B">
              <w:rPr>
                <w:sz w:val="22"/>
              </w:rPr>
              <w:t>0,00276</w:t>
            </w:r>
          </w:p>
        </w:tc>
        <w:tc>
          <w:tcPr>
            <w:tcW w:w="348" w:type="pct"/>
            <w:shd w:val="clear" w:color="auto" w:fill="auto"/>
            <w:vAlign w:val="center"/>
          </w:tcPr>
          <w:p w:rsidR="008B79CC" w:rsidRPr="00A5746B" w:rsidRDefault="008B79CC" w:rsidP="002956A6">
            <w:pPr>
              <w:jc w:val="center"/>
              <w:rPr>
                <w:sz w:val="22"/>
              </w:rPr>
            </w:pPr>
            <w:r w:rsidRPr="00A5746B">
              <w:rPr>
                <w:sz w:val="22"/>
              </w:rPr>
              <w:t>0,00276</w:t>
            </w:r>
          </w:p>
        </w:tc>
        <w:tc>
          <w:tcPr>
            <w:tcW w:w="427" w:type="pct"/>
            <w:shd w:val="clear" w:color="auto" w:fill="auto"/>
            <w:vAlign w:val="center"/>
          </w:tcPr>
          <w:p w:rsidR="008B79CC" w:rsidRPr="00A5746B" w:rsidRDefault="008B79CC" w:rsidP="002956A6">
            <w:pPr>
              <w:jc w:val="center"/>
              <w:rPr>
                <w:sz w:val="22"/>
              </w:rPr>
            </w:pPr>
            <w:r w:rsidRPr="00A5746B">
              <w:rPr>
                <w:sz w:val="22"/>
              </w:rPr>
              <w:t>0,00276</w:t>
            </w:r>
          </w:p>
        </w:tc>
        <w:tc>
          <w:tcPr>
            <w:tcW w:w="418" w:type="pct"/>
            <w:shd w:val="clear" w:color="auto" w:fill="auto"/>
            <w:vAlign w:val="center"/>
          </w:tcPr>
          <w:p w:rsidR="008B79CC" w:rsidRPr="00A5746B" w:rsidRDefault="008B79CC" w:rsidP="002956A6">
            <w:pPr>
              <w:jc w:val="center"/>
              <w:rPr>
                <w:sz w:val="22"/>
              </w:rPr>
            </w:pPr>
            <w:r w:rsidRPr="00A5746B">
              <w:rPr>
                <w:sz w:val="22"/>
              </w:rPr>
              <w:t>0,00276</w:t>
            </w:r>
          </w:p>
        </w:tc>
      </w:tr>
      <w:tr w:rsidR="008B79CC" w:rsidRPr="00A5746B" w:rsidTr="002956A6">
        <w:trPr>
          <w:cantSplit/>
        </w:trPr>
        <w:tc>
          <w:tcPr>
            <w:tcW w:w="273" w:type="pct"/>
            <w:vAlign w:val="bottom"/>
          </w:tcPr>
          <w:p w:rsidR="008B79CC" w:rsidRPr="00F740F7" w:rsidRDefault="008B79CC" w:rsidP="00F740F7">
            <w:pPr>
              <w:jc w:val="center"/>
              <w:rPr>
                <w:sz w:val="22"/>
              </w:rPr>
            </w:pPr>
            <w:r w:rsidRPr="00F740F7">
              <w:rPr>
                <w:sz w:val="22"/>
              </w:rPr>
              <w:t>7.19</w:t>
            </w:r>
          </w:p>
        </w:tc>
        <w:tc>
          <w:tcPr>
            <w:tcW w:w="1387" w:type="pct"/>
            <w:shd w:val="clear" w:color="auto" w:fill="auto"/>
            <w:noWrap/>
            <w:vAlign w:val="center"/>
          </w:tcPr>
          <w:p w:rsidR="008B79CC" w:rsidRPr="00A5746B" w:rsidRDefault="008B79CC" w:rsidP="002956A6">
            <w:pPr>
              <w:jc w:val="center"/>
              <w:rPr>
                <w:sz w:val="20"/>
                <w:szCs w:val="20"/>
              </w:rPr>
            </w:pPr>
            <w:r w:rsidRPr="00A5746B">
              <w:rPr>
                <w:sz w:val="20"/>
                <w:szCs w:val="20"/>
              </w:rPr>
              <w:t>Котельная (п. Яр, пер. Яр-пост, 1-1а)</w:t>
            </w:r>
          </w:p>
        </w:tc>
        <w:tc>
          <w:tcPr>
            <w:tcW w:w="487" w:type="pct"/>
            <w:shd w:val="clear" w:color="auto" w:fill="auto"/>
            <w:noWrap/>
            <w:vAlign w:val="center"/>
          </w:tcPr>
          <w:p w:rsidR="008B79CC" w:rsidRPr="00A5746B" w:rsidRDefault="008B79CC" w:rsidP="002956A6">
            <w:pPr>
              <w:jc w:val="center"/>
              <w:rPr>
                <w:sz w:val="20"/>
                <w:szCs w:val="20"/>
              </w:rPr>
            </w:pPr>
            <w:r w:rsidRPr="00A5746B">
              <w:rPr>
                <w:sz w:val="20"/>
                <w:szCs w:val="20"/>
              </w:rPr>
              <w:t>Гкал/час.м.кв</w:t>
            </w:r>
          </w:p>
        </w:tc>
        <w:tc>
          <w:tcPr>
            <w:tcW w:w="333" w:type="pct"/>
            <w:shd w:val="clear" w:color="auto" w:fill="auto"/>
            <w:noWrap/>
            <w:vAlign w:val="center"/>
          </w:tcPr>
          <w:p w:rsidR="008B79CC" w:rsidRPr="00A5746B" w:rsidRDefault="008B79CC" w:rsidP="00122966">
            <w:pPr>
              <w:jc w:val="center"/>
              <w:rPr>
                <w:sz w:val="22"/>
              </w:rPr>
            </w:pPr>
            <w:r w:rsidRPr="00A5746B">
              <w:rPr>
                <w:sz w:val="22"/>
              </w:rPr>
              <w:t>н/д</w:t>
            </w:r>
          </w:p>
        </w:tc>
        <w:tc>
          <w:tcPr>
            <w:tcW w:w="323" w:type="pct"/>
            <w:shd w:val="clear" w:color="auto" w:fill="auto"/>
            <w:noWrap/>
            <w:vAlign w:val="center"/>
          </w:tcPr>
          <w:p w:rsidR="008B79CC" w:rsidRPr="00A5746B" w:rsidRDefault="008B79CC" w:rsidP="00122966">
            <w:pPr>
              <w:jc w:val="center"/>
              <w:rPr>
                <w:sz w:val="22"/>
              </w:rPr>
            </w:pPr>
            <w:r w:rsidRPr="00A5746B">
              <w:rPr>
                <w:sz w:val="22"/>
              </w:rPr>
              <w:t>н/д</w:t>
            </w:r>
          </w:p>
        </w:tc>
        <w:tc>
          <w:tcPr>
            <w:tcW w:w="342" w:type="pct"/>
            <w:shd w:val="clear" w:color="auto" w:fill="auto"/>
            <w:noWrap/>
            <w:vAlign w:val="center"/>
          </w:tcPr>
          <w:p w:rsidR="008B79CC" w:rsidRPr="00A5746B" w:rsidRDefault="008B79CC" w:rsidP="00122966">
            <w:pPr>
              <w:jc w:val="center"/>
              <w:rPr>
                <w:sz w:val="22"/>
              </w:rPr>
            </w:pPr>
            <w:r w:rsidRPr="00A5746B">
              <w:rPr>
                <w:sz w:val="22"/>
              </w:rPr>
              <w:t>н/д</w:t>
            </w:r>
          </w:p>
        </w:tc>
        <w:tc>
          <w:tcPr>
            <w:tcW w:w="331" w:type="pct"/>
            <w:shd w:val="clear" w:color="auto" w:fill="auto"/>
            <w:noWrap/>
            <w:vAlign w:val="center"/>
          </w:tcPr>
          <w:p w:rsidR="008B79CC" w:rsidRPr="00A5746B" w:rsidRDefault="008B79CC" w:rsidP="00122966">
            <w:pPr>
              <w:jc w:val="center"/>
              <w:rPr>
                <w:sz w:val="22"/>
              </w:rPr>
            </w:pPr>
            <w:r w:rsidRPr="00A5746B">
              <w:rPr>
                <w:sz w:val="22"/>
              </w:rPr>
              <w:t>н/д</w:t>
            </w:r>
          </w:p>
        </w:tc>
        <w:tc>
          <w:tcPr>
            <w:tcW w:w="331" w:type="pct"/>
            <w:shd w:val="clear" w:color="auto" w:fill="auto"/>
            <w:noWrap/>
            <w:vAlign w:val="center"/>
          </w:tcPr>
          <w:p w:rsidR="008B79CC" w:rsidRPr="00A5746B" w:rsidRDefault="008B79CC" w:rsidP="00122966">
            <w:pPr>
              <w:jc w:val="center"/>
              <w:rPr>
                <w:sz w:val="22"/>
              </w:rPr>
            </w:pPr>
            <w:r w:rsidRPr="00A5746B">
              <w:rPr>
                <w:sz w:val="22"/>
              </w:rPr>
              <w:t>н/д</w:t>
            </w:r>
          </w:p>
        </w:tc>
        <w:tc>
          <w:tcPr>
            <w:tcW w:w="348" w:type="pct"/>
            <w:shd w:val="clear" w:color="auto" w:fill="auto"/>
            <w:vAlign w:val="center"/>
          </w:tcPr>
          <w:p w:rsidR="008B79CC" w:rsidRPr="00A5746B" w:rsidRDefault="008B79CC" w:rsidP="00122966">
            <w:pPr>
              <w:jc w:val="center"/>
              <w:rPr>
                <w:sz w:val="22"/>
              </w:rPr>
            </w:pPr>
            <w:r w:rsidRPr="00A5746B">
              <w:rPr>
                <w:sz w:val="22"/>
              </w:rPr>
              <w:t>н/д</w:t>
            </w:r>
          </w:p>
        </w:tc>
        <w:tc>
          <w:tcPr>
            <w:tcW w:w="427" w:type="pct"/>
            <w:shd w:val="clear" w:color="auto" w:fill="auto"/>
            <w:vAlign w:val="center"/>
          </w:tcPr>
          <w:p w:rsidR="008B79CC" w:rsidRPr="00A5746B" w:rsidRDefault="008B79CC" w:rsidP="00122966">
            <w:pPr>
              <w:jc w:val="center"/>
              <w:rPr>
                <w:sz w:val="22"/>
              </w:rPr>
            </w:pPr>
            <w:r w:rsidRPr="00A5746B">
              <w:rPr>
                <w:sz w:val="22"/>
              </w:rPr>
              <w:t>н/д</w:t>
            </w:r>
          </w:p>
        </w:tc>
        <w:tc>
          <w:tcPr>
            <w:tcW w:w="418" w:type="pct"/>
            <w:shd w:val="clear" w:color="auto" w:fill="auto"/>
            <w:vAlign w:val="center"/>
          </w:tcPr>
          <w:p w:rsidR="008B79CC" w:rsidRPr="00A5746B" w:rsidRDefault="008B79CC" w:rsidP="00122966">
            <w:pPr>
              <w:jc w:val="center"/>
              <w:rPr>
                <w:sz w:val="22"/>
              </w:rPr>
            </w:pPr>
            <w:r w:rsidRPr="00A5746B">
              <w:rPr>
                <w:sz w:val="22"/>
              </w:rPr>
              <w:t>н/д</w:t>
            </w:r>
          </w:p>
        </w:tc>
      </w:tr>
      <w:tr w:rsidR="008B79CC" w:rsidRPr="00A5746B" w:rsidTr="002956A6">
        <w:trPr>
          <w:cantSplit/>
        </w:trPr>
        <w:tc>
          <w:tcPr>
            <w:tcW w:w="273" w:type="pct"/>
            <w:vAlign w:val="bottom"/>
          </w:tcPr>
          <w:p w:rsidR="008B79CC" w:rsidRPr="00F740F7" w:rsidRDefault="008B79CC" w:rsidP="00F740F7">
            <w:pPr>
              <w:jc w:val="center"/>
              <w:rPr>
                <w:sz w:val="22"/>
              </w:rPr>
            </w:pPr>
            <w:r w:rsidRPr="00F740F7">
              <w:rPr>
                <w:sz w:val="22"/>
              </w:rPr>
              <w:t>8</w:t>
            </w:r>
          </w:p>
        </w:tc>
        <w:tc>
          <w:tcPr>
            <w:tcW w:w="1387" w:type="pct"/>
            <w:shd w:val="clear" w:color="auto" w:fill="auto"/>
            <w:noWrap/>
            <w:vAlign w:val="center"/>
          </w:tcPr>
          <w:p w:rsidR="008B79CC" w:rsidRPr="00A5746B" w:rsidRDefault="008B79CC" w:rsidP="002956A6">
            <w:pPr>
              <w:jc w:val="center"/>
              <w:rPr>
                <w:sz w:val="20"/>
                <w:szCs w:val="20"/>
              </w:rPr>
            </w:pPr>
            <w:r w:rsidRPr="00A5746B">
              <w:rPr>
                <w:sz w:val="20"/>
                <w:szCs w:val="20"/>
              </w:rPr>
              <w:t>Доля тепловой энергии, выработанной в ко</w:t>
            </w:r>
            <w:r w:rsidRPr="00A5746B">
              <w:rPr>
                <w:sz w:val="20"/>
                <w:szCs w:val="20"/>
              </w:rPr>
              <w:t>м</w:t>
            </w:r>
            <w:r w:rsidRPr="00A5746B">
              <w:rPr>
                <w:sz w:val="20"/>
                <w:szCs w:val="20"/>
              </w:rPr>
              <w:t xml:space="preserve">бинированном режиме </w:t>
            </w:r>
          </w:p>
        </w:tc>
        <w:tc>
          <w:tcPr>
            <w:tcW w:w="487" w:type="pct"/>
            <w:shd w:val="clear" w:color="auto" w:fill="auto"/>
            <w:noWrap/>
            <w:vAlign w:val="center"/>
          </w:tcPr>
          <w:p w:rsidR="008B79CC" w:rsidRPr="00A5746B" w:rsidRDefault="008B79CC" w:rsidP="002956A6">
            <w:pPr>
              <w:jc w:val="center"/>
              <w:rPr>
                <w:sz w:val="20"/>
                <w:szCs w:val="20"/>
              </w:rPr>
            </w:pPr>
            <w:r w:rsidRPr="00A5746B">
              <w:rPr>
                <w:sz w:val="20"/>
                <w:szCs w:val="20"/>
              </w:rPr>
              <w:t>%</w:t>
            </w:r>
          </w:p>
        </w:tc>
        <w:tc>
          <w:tcPr>
            <w:tcW w:w="333" w:type="pct"/>
            <w:shd w:val="clear" w:color="auto" w:fill="auto"/>
            <w:noWrap/>
            <w:vAlign w:val="center"/>
          </w:tcPr>
          <w:p w:rsidR="008B79CC" w:rsidRPr="00A5746B" w:rsidRDefault="008B79CC" w:rsidP="002956A6">
            <w:pPr>
              <w:jc w:val="center"/>
              <w:rPr>
                <w:sz w:val="22"/>
              </w:rPr>
            </w:pPr>
            <w:r w:rsidRPr="00A5746B">
              <w:rPr>
                <w:sz w:val="22"/>
              </w:rPr>
              <w:t>-</w:t>
            </w:r>
          </w:p>
        </w:tc>
        <w:tc>
          <w:tcPr>
            <w:tcW w:w="323" w:type="pct"/>
            <w:shd w:val="clear" w:color="auto" w:fill="auto"/>
            <w:noWrap/>
            <w:vAlign w:val="center"/>
          </w:tcPr>
          <w:p w:rsidR="008B79CC" w:rsidRPr="00A5746B" w:rsidRDefault="008B79CC" w:rsidP="002956A6">
            <w:pPr>
              <w:jc w:val="center"/>
              <w:rPr>
                <w:sz w:val="22"/>
              </w:rPr>
            </w:pPr>
            <w:r w:rsidRPr="00A5746B">
              <w:rPr>
                <w:sz w:val="22"/>
              </w:rPr>
              <w:t>-</w:t>
            </w:r>
          </w:p>
        </w:tc>
        <w:tc>
          <w:tcPr>
            <w:tcW w:w="342" w:type="pct"/>
            <w:shd w:val="clear" w:color="auto" w:fill="auto"/>
            <w:noWrap/>
            <w:vAlign w:val="center"/>
          </w:tcPr>
          <w:p w:rsidR="008B79CC" w:rsidRPr="00A5746B" w:rsidRDefault="008B79CC" w:rsidP="002956A6">
            <w:pPr>
              <w:jc w:val="center"/>
              <w:rPr>
                <w:sz w:val="22"/>
              </w:rPr>
            </w:pPr>
            <w:r w:rsidRPr="00A5746B">
              <w:rPr>
                <w:sz w:val="22"/>
              </w:rPr>
              <w:t>-</w:t>
            </w:r>
          </w:p>
        </w:tc>
        <w:tc>
          <w:tcPr>
            <w:tcW w:w="331" w:type="pct"/>
            <w:shd w:val="clear" w:color="auto" w:fill="auto"/>
            <w:noWrap/>
            <w:vAlign w:val="center"/>
          </w:tcPr>
          <w:p w:rsidR="008B79CC" w:rsidRPr="00A5746B" w:rsidRDefault="008B79CC" w:rsidP="002956A6">
            <w:pPr>
              <w:jc w:val="center"/>
              <w:rPr>
                <w:sz w:val="22"/>
              </w:rPr>
            </w:pPr>
            <w:r w:rsidRPr="00A5746B">
              <w:rPr>
                <w:sz w:val="22"/>
              </w:rPr>
              <w:t>-</w:t>
            </w:r>
          </w:p>
        </w:tc>
        <w:tc>
          <w:tcPr>
            <w:tcW w:w="331" w:type="pct"/>
            <w:shd w:val="clear" w:color="auto" w:fill="auto"/>
            <w:noWrap/>
            <w:vAlign w:val="center"/>
          </w:tcPr>
          <w:p w:rsidR="008B79CC" w:rsidRPr="00A5746B" w:rsidRDefault="008B79CC" w:rsidP="002956A6">
            <w:pPr>
              <w:jc w:val="center"/>
              <w:rPr>
                <w:sz w:val="22"/>
              </w:rPr>
            </w:pPr>
            <w:r w:rsidRPr="00A5746B">
              <w:rPr>
                <w:sz w:val="22"/>
              </w:rPr>
              <w:t>-</w:t>
            </w:r>
          </w:p>
        </w:tc>
        <w:tc>
          <w:tcPr>
            <w:tcW w:w="348" w:type="pct"/>
            <w:shd w:val="clear" w:color="auto" w:fill="auto"/>
            <w:vAlign w:val="center"/>
          </w:tcPr>
          <w:p w:rsidR="008B79CC" w:rsidRPr="00A5746B" w:rsidRDefault="008B79CC" w:rsidP="002956A6">
            <w:pPr>
              <w:jc w:val="center"/>
              <w:rPr>
                <w:sz w:val="22"/>
              </w:rPr>
            </w:pPr>
            <w:r w:rsidRPr="00A5746B">
              <w:rPr>
                <w:sz w:val="22"/>
              </w:rPr>
              <w:t>-</w:t>
            </w:r>
          </w:p>
        </w:tc>
        <w:tc>
          <w:tcPr>
            <w:tcW w:w="427" w:type="pct"/>
            <w:shd w:val="clear" w:color="auto" w:fill="auto"/>
            <w:vAlign w:val="center"/>
          </w:tcPr>
          <w:p w:rsidR="008B79CC" w:rsidRPr="00A5746B" w:rsidRDefault="008B79CC" w:rsidP="002956A6">
            <w:pPr>
              <w:jc w:val="center"/>
              <w:rPr>
                <w:sz w:val="22"/>
              </w:rPr>
            </w:pPr>
            <w:r w:rsidRPr="00A5746B">
              <w:rPr>
                <w:sz w:val="22"/>
              </w:rPr>
              <w:t>-</w:t>
            </w:r>
          </w:p>
        </w:tc>
        <w:tc>
          <w:tcPr>
            <w:tcW w:w="418" w:type="pct"/>
            <w:shd w:val="clear" w:color="auto" w:fill="auto"/>
            <w:vAlign w:val="center"/>
          </w:tcPr>
          <w:p w:rsidR="008B79CC" w:rsidRPr="00A5746B" w:rsidRDefault="008B79CC" w:rsidP="002956A6">
            <w:pPr>
              <w:jc w:val="center"/>
              <w:rPr>
                <w:sz w:val="22"/>
              </w:rPr>
            </w:pPr>
            <w:r w:rsidRPr="00A5746B">
              <w:rPr>
                <w:sz w:val="22"/>
              </w:rPr>
              <w:t>-</w:t>
            </w:r>
          </w:p>
        </w:tc>
      </w:tr>
      <w:tr w:rsidR="008B79CC" w:rsidRPr="00A5746B" w:rsidTr="002956A6">
        <w:trPr>
          <w:cantSplit/>
        </w:trPr>
        <w:tc>
          <w:tcPr>
            <w:tcW w:w="273" w:type="pct"/>
            <w:vAlign w:val="bottom"/>
          </w:tcPr>
          <w:p w:rsidR="008B79CC" w:rsidRPr="00F740F7" w:rsidRDefault="008B79CC" w:rsidP="00F740F7">
            <w:pPr>
              <w:jc w:val="center"/>
              <w:rPr>
                <w:sz w:val="22"/>
              </w:rPr>
            </w:pPr>
            <w:r w:rsidRPr="00F740F7">
              <w:rPr>
                <w:sz w:val="22"/>
              </w:rPr>
              <w:t>9</w:t>
            </w:r>
          </w:p>
        </w:tc>
        <w:tc>
          <w:tcPr>
            <w:tcW w:w="1387" w:type="pct"/>
            <w:shd w:val="clear" w:color="auto" w:fill="auto"/>
            <w:noWrap/>
            <w:vAlign w:val="center"/>
          </w:tcPr>
          <w:p w:rsidR="008B79CC" w:rsidRPr="00A5746B" w:rsidRDefault="008B79CC" w:rsidP="002956A6">
            <w:pPr>
              <w:jc w:val="center"/>
              <w:rPr>
                <w:sz w:val="20"/>
                <w:szCs w:val="20"/>
              </w:rPr>
            </w:pPr>
            <w:r w:rsidRPr="00A5746B">
              <w:rPr>
                <w:sz w:val="20"/>
                <w:szCs w:val="20"/>
              </w:rPr>
              <w:t>удельный расход условного топлива на о</w:t>
            </w:r>
            <w:r w:rsidRPr="00A5746B">
              <w:rPr>
                <w:sz w:val="20"/>
                <w:szCs w:val="20"/>
              </w:rPr>
              <w:t>т</w:t>
            </w:r>
            <w:r w:rsidRPr="00A5746B">
              <w:rPr>
                <w:sz w:val="20"/>
                <w:szCs w:val="20"/>
              </w:rPr>
              <w:t>пуск электрической энергии</w:t>
            </w:r>
          </w:p>
        </w:tc>
        <w:tc>
          <w:tcPr>
            <w:tcW w:w="487" w:type="pct"/>
            <w:shd w:val="clear" w:color="auto" w:fill="auto"/>
            <w:noWrap/>
            <w:vAlign w:val="center"/>
          </w:tcPr>
          <w:p w:rsidR="008B79CC" w:rsidRPr="00A5746B" w:rsidRDefault="008B79CC" w:rsidP="002956A6">
            <w:pPr>
              <w:jc w:val="center"/>
              <w:rPr>
                <w:sz w:val="20"/>
                <w:szCs w:val="20"/>
              </w:rPr>
            </w:pPr>
            <w:r w:rsidRPr="00A5746B">
              <w:rPr>
                <w:sz w:val="20"/>
                <w:szCs w:val="20"/>
              </w:rPr>
              <w:t>кг у.т./кВт.ч</w:t>
            </w:r>
          </w:p>
        </w:tc>
        <w:tc>
          <w:tcPr>
            <w:tcW w:w="333" w:type="pct"/>
            <w:shd w:val="clear" w:color="auto" w:fill="auto"/>
            <w:noWrap/>
            <w:vAlign w:val="center"/>
          </w:tcPr>
          <w:p w:rsidR="008B79CC" w:rsidRPr="00A5746B" w:rsidRDefault="008B79CC" w:rsidP="002956A6">
            <w:pPr>
              <w:jc w:val="center"/>
              <w:rPr>
                <w:sz w:val="22"/>
              </w:rPr>
            </w:pPr>
            <w:r w:rsidRPr="00A5746B">
              <w:rPr>
                <w:sz w:val="22"/>
              </w:rPr>
              <w:t>-</w:t>
            </w:r>
          </w:p>
        </w:tc>
        <w:tc>
          <w:tcPr>
            <w:tcW w:w="323" w:type="pct"/>
            <w:shd w:val="clear" w:color="auto" w:fill="auto"/>
            <w:noWrap/>
            <w:vAlign w:val="center"/>
          </w:tcPr>
          <w:p w:rsidR="008B79CC" w:rsidRPr="00A5746B" w:rsidRDefault="008B79CC" w:rsidP="002956A6">
            <w:pPr>
              <w:jc w:val="center"/>
              <w:rPr>
                <w:sz w:val="22"/>
              </w:rPr>
            </w:pPr>
            <w:r w:rsidRPr="00A5746B">
              <w:rPr>
                <w:sz w:val="22"/>
              </w:rPr>
              <w:t>-</w:t>
            </w:r>
          </w:p>
        </w:tc>
        <w:tc>
          <w:tcPr>
            <w:tcW w:w="342" w:type="pct"/>
            <w:shd w:val="clear" w:color="auto" w:fill="auto"/>
            <w:noWrap/>
            <w:vAlign w:val="center"/>
          </w:tcPr>
          <w:p w:rsidR="008B79CC" w:rsidRPr="00A5746B" w:rsidRDefault="008B79CC" w:rsidP="002956A6">
            <w:pPr>
              <w:jc w:val="center"/>
              <w:rPr>
                <w:sz w:val="22"/>
              </w:rPr>
            </w:pPr>
            <w:r w:rsidRPr="00A5746B">
              <w:rPr>
                <w:sz w:val="22"/>
              </w:rPr>
              <w:t>-</w:t>
            </w:r>
          </w:p>
        </w:tc>
        <w:tc>
          <w:tcPr>
            <w:tcW w:w="331" w:type="pct"/>
            <w:shd w:val="clear" w:color="auto" w:fill="auto"/>
            <w:noWrap/>
            <w:vAlign w:val="center"/>
          </w:tcPr>
          <w:p w:rsidR="008B79CC" w:rsidRPr="00A5746B" w:rsidRDefault="008B79CC" w:rsidP="002956A6">
            <w:pPr>
              <w:jc w:val="center"/>
              <w:rPr>
                <w:sz w:val="22"/>
              </w:rPr>
            </w:pPr>
            <w:r w:rsidRPr="00A5746B">
              <w:rPr>
                <w:sz w:val="22"/>
              </w:rPr>
              <w:t>-</w:t>
            </w:r>
          </w:p>
        </w:tc>
        <w:tc>
          <w:tcPr>
            <w:tcW w:w="331" w:type="pct"/>
            <w:shd w:val="clear" w:color="auto" w:fill="auto"/>
            <w:noWrap/>
            <w:vAlign w:val="center"/>
          </w:tcPr>
          <w:p w:rsidR="008B79CC" w:rsidRPr="00A5746B" w:rsidRDefault="008B79CC" w:rsidP="002956A6">
            <w:pPr>
              <w:jc w:val="center"/>
              <w:rPr>
                <w:sz w:val="22"/>
              </w:rPr>
            </w:pPr>
            <w:r w:rsidRPr="00A5746B">
              <w:rPr>
                <w:sz w:val="22"/>
              </w:rPr>
              <w:t>-</w:t>
            </w:r>
          </w:p>
        </w:tc>
        <w:tc>
          <w:tcPr>
            <w:tcW w:w="348" w:type="pct"/>
            <w:shd w:val="clear" w:color="auto" w:fill="auto"/>
            <w:vAlign w:val="center"/>
          </w:tcPr>
          <w:p w:rsidR="008B79CC" w:rsidRPr="00A5746B" w:rsidRDefault="008B79CC" w:rsidP="002956A6">
            <w:pPr>
              <w:jc w:val="center"/>
              <w:rPr>
                <w:sz w:val="22"/>
              </w:rPr>
            </w:pPr>
            <w:r w:rsidRPr="00A5746B">
              <w:rPr>
                <w:sz w:val="22"/>
              </w:rPr>
              <w:t>-</w:t>
            </w:r>
          </w:p>
        </w:tc>
        <w:tc>
          <w:tcPr>
            <w:tcW w:w="427" w:type="pct"/>
            <w:shd w:val="clear" w:color="auto" w:fill="auto"/>
            <w:vAlign w:val="center"/>
          </w:tcPr>
          <w:p w:rsidR="008B79CC" w:rsidRPr="00A5746B" w:rsidRDefault="008B79CC" w:rsidP="002956A6">
            <w:pPr>
              <w:jc w:val="center"/>
              <w:rPr>
                <w:sz w:val="22"/>
              </w:rPr>
            </w:pPr>
            <w:r w:rsidRPr="00A5746B">
              <w:rPr>
                <w:sz w:val="22"/>
              </w:rPr>
              <w:t>-</w:t>
            </w:r>
          </w:p>
        </w:tc>
        <w:tc>
          <w:tcPr>
            <w:tcW w:w="418" w:type="pct"/>
            <w:shd w:val="clear" w:color="auto" w:fill="auto"/>
            <w:vAlign w:val="center"/>
          </w:tcPr>
          <w:p w:rsidR="008B79CC" w:rsidRPr="00A5746B" w:rsidRDefault="008B79CC" w:rsidP="002956A6">
            <w:pPr>
              <w:jc w:val="center"/>
              <w:rPr>
                <w:sz w:val="22"/>
              </w:rPr>
            </w:pPr>
            <w:r w:rsidRPr="00A5746B">
              <w:rPr>
                <w:sz w:val="22"/>
              </w:rPr>
              <w:t>-</w:t>
            </w:r>
          </w:p>
        </w:tc>
      </w:tr>
      <w:tr w:rsidR="008B79CC" w:rsidRPr="00A5746B" w:rsidTr="002956A6">
        <w:trPr>
          <w:cantSplit/>
        </w:trPr>
        <w:tc>
          <w:tcPr>
            <w:tcW w:w="273" w:type="pct"/>
            <w:vAlign w:val="bottom"/>
          </w:tcPr>
          <w:p w:rsidR="008B79CC" w:rsidRPr="00F740F7" w:rsidRDefault="008B79CC" w:rsidP="00F740F7">
            <w:pPr>
              <w:jc w:val="center"/>
              <w:rPr>
                <w:sz w:val="22"/>
              </w:rPr>
            </w:pPr>
            <w:r w:rsidRPr="00F740F7">
              <w:rPr>
                <w:sz w:val="22"/>
              </w:rPr>
              <w:t>10</w:t>
            </w:r>
          </w:p>
        </w:tc>
        <w:tc>
          <w:tcPr>
            <w:tcW w:w="1387" w:type="pct"/>
            <w:shd w:val="clear" w:color="auto" w:fill="auto"/>
            <w:noWrap/>
            <w:vAlign w:val="center"/>
          </w:tcPr>
          <w:p w:rsidR="008B79CC" w:rsidRPr="00A5746B" w:rsidRDefault="008B79CC" w:rsidP="002956A6">
            <w:pPr>
              <w:jc w:val="center"/>
              <w:rPr>
                <w:sz w:val="20"/>
                <w:szCs w:val="20"/>
              </w:rPr>
            </w:pPr>
            <w:r w:rsidRPr="00A5746B">
              <w:rPr>
                <w:sz w:val="20"/>
                <w:szCs w:val="20"/>
              </w:rPr>
              <w:t>коэффициент использования теплоты топлива (только для источников тепловой энергии, функционирующих в режиме комбинирова</w:t>
            </w:r>
            <w:r w:rsidRPr="00A5746B">
              <w:rPr>
                <w:sz w:val="20"/>
                <w:szCs w:val="20"/>
              </w:rPr>
              <w:t>н</w:t>
            </w:r>
            <w:r w:rsidRPr="00A5746B">
              <w:rPr>
                <w:sz w:val="20"/>
                <w:szCs w:val="20"/>
              </w:rPr>
              <w:t>ной выработки электрической и тепловой энергии)</w:t>
            </w:r>
          </w:p>
        </w:tc>
        <w:tc>
          <w:tcPr>
            <w:tcW w:w="487" w:type="pct"/>
            <w:shd w:val="clear" w:color="auto" w:fill="auto"/>
            <w:noWrap/>
            <w:vAlign w:val="center"/>
          </w:tcPr>
          <w:p w:rsidR="008B79CC" w:rsidRPr="00A5746B" w:rsidRDefault="008B79CC" w:rsidP="002956A6">
            <w:pPr>
              <w:jc w:val="center"/>
              <w:rPr>
                <w:sz w:val="20"/>
                <w:szCs w:val="20"/>
              </w:rPr>
            </w:pPr>
            <w:r w:rsidRPr="00A5746B">
              <w:rPr>
                <w:sz w:val="20"/>
                <w:szCs w:val="20"/>
              </w:rPr>
              <w:t> </w:t>
            </w:r>
          </w:p>
        </w:tc>
        <w:tc>
          <w:tcPr>
            <w:tcW w:w="333" w:type="pct"/>
            <w:shd w:val="clear" w:color="auto" w:fill="auto"/>
            <w:noWrap/>
            <w:vAlign w:val="center"/>
          </w:tcPr>
          <w:p w:rsidR="008B79CC" w:rsidRPr="00A5746B" w:rsidRDefault="008B79CC" w:rsidP="002956A6">
            <w:pPr>
              <w:jc w:val="center"/>
              <w:rPr>
                <w:sz w:val="22"/>
              </w:rPr>
            </w:pPr>
            <w:r w:rsidRPr="00A5746B">
              <w:rPr>
                <w:sz w:val="22"/>
              </w:rPr>
              <w:t>-</w:t>
            </w:r>
          </w:p>
        </w:tc>
        <w:tc>
          <w:tcPr>
            <w:tcW w:w="323" w:type="pct"/>
            <w:shd w:val="clear" w:color="auto" w:fill="auto"/>
            <w:noWrap/>
            <w:vAlign w:val="center"/>
          </w:tcPr>
          <w:p w:rsidR="008B79CC" w:rsidRPr="00A5746B" w:rsidRDefault="008B79CC" w:rsidP="002956A6">
            <w:pPr>
              <w:jc w:val="center"/>
              <w:rPr>
                <w:sz w:val="22"/>
              </w:rPr>
            </w:pPr>
            <w:r w:rsidRPr="00A5746B">
              <w:rPr>
                <w:sz w:val="22"/>
              </w:rPr>
              <w:t>-</w:t>
            </w:r>
          </w:p>
        </w:tc>
        <w:tc>
          <w:tcPr>
            <w:tcW w:w="342" w:type="pct"/>
            <w:shd w:val="clear" w:color="auto" w:fill="auto"/>
            <w:noWrap/>
            <w:vAlign w:val="center"/>
          </w:tcPr>
          <w:p w:rsidR="008B79CC" w:rsidRPr="00A5746B" w:rsidRDefault="008B79CC" w:rsidP="002956A6">
            <w:pPr>
              <w:jc w:val="center"/>
              <w:rPr>
                <w:sz w:val="22"/>
              </w:rPr>
            </w:pPr>
            <w:r w:rsidRPr="00A5746B">
              <w:rPr>
                <w:sz w:val="22"/>
              </w:rPr>
              <w:t>-</w:t>
            </w:r>
          </w:p>
        </w:tc>
        <w:tc>
          <w:tcPr>
            <w:tcW w:w="331" w:type="pct"/>
            <w:shd w:val="clear" w:color="auto" w:fill="auto"/>
            <w:noWrap/>
            <w:vAlign w:val="center"/>
          </w:tcPr>
          <w:p w:rsidR="008B79CC" w:rsidRPr="00A5746B" w:rsidRDefault="008B79CC" w:rsidP="002956A6">
            <w:pPr>
              <w:jc w:val="center"/>
              <w:rPr>
                <w:sz w:val="22"/>
              </w:rPr>
            </w:pPr>
            <w:r w:rsidRPr="00A5746B">
              <w:rPr>
                <w:sz w:val="22"/>
              </w:rPr>
              <w:t>-</w:t>
            </w:r>
          </w:p>
        </w:tc>
        <w:tc>
          <w:tcPr>
            <w:tcW w:w="331" w:type="pct"/>
            <w:shd w:val="clear" w:color="auto" w:fill="auto"/>
            <w:noWrap/>
            <w:vAlign w:val="center"/>
          </w:tcPr>
          <w:p w:rsidR="008B79CC" w:rsidRPr="00A5746B" w:rsidRDefault="008B79CC" w:rsidP="002956A6">
            <w:pPr>
              <w:jc w:val="center"/>
              <w:rPr>
                <w:sz w:val="22"/>
              </w:rPr>
            </w:pPr>
            <w:r w:rsidRPr="00A5746B">
              <w:rPr>
                <w:sz w:val="22"/>
              </w:rPr>
              <w:t>-</w:t>
            </w:r>
          </w:p>
        </w:tc>
        <w:tc>
          <w:tcPr>
            <w:tcW w:w="348" w:type="pct"/>
            <w:shd w:val="clear" w:color="auto" w:fill="auto"/>
            <w:vAlign w:val="center"/>
          </w:tcPr>
          <w:p w:rsidR="008B79CC" w:rsidRPr="00A5746B" w:rsidRDefault="008B79CC" w:rsidP="002956A6">
            <w:pPr>
              <w:jc w:val="center"/>
              <w:rPr>
                <w:sz w:val="22"/>
              </w:rPr>
            </w:pPr>
            <w:r w:rsidRPr="00A5746B">
              <w:rPr>
                <w:sz w:val="22"/>
              </w:rPr>
              <w:t>-</w:t>
            </w:r>
          </w:p>
        </w:tc>
        <w:tc>
          <w:tcPr>
            <w:tcW w:w="427" w:type="pct"/>
            <w:shd w:val="clear" w:color="auto" w:fill="auto"/>
            <w:vAlign w:val="center"/>
          </w:tcPr>
          <w:p w:rsidR="008B79CC" w:rsidRPr="00A5746B" w:rsidRDefault="008B79CC" w:rsidP="002956A6">
            <w:pPr>
              <w:jc w:val="center"/>
              <w:rPr>
                <w:sz w:val="22"/>
              </w:rPr>
            </w:pPr>
            <w:r w:rsidRPr="00A5746B">
              <w:rPr>
                <w:sz w:val="22"/>
              </w:rPr>
              <w:t>-</w:t>
            </w:r>
          </w:p>
        </w:tc>
        <w:tc>
          <w:tcPr>
            <w:tcW w:w="418" w:type="pct"/>
            <w:shd w:val="clear" w:color="auto" w:fill="auto"/>
            <w:vAlign w:val="center"/>
          </w:tcPr>
          <w:p w:rsidR="008B79CC" w:rsidRPr="00A5746B" w:rsidRDefault="008B79CC" w:rsidP="002956A6">
            <w:pPr>
              <w:jc w:val="center"/>
              <w:rPr>
                <w:sz w:val="22"/>
              </w:rPr>
            </w:pPr>
            <w:r w:rsidRPr="00A5746B">
              <w:rPr>
                <w:sz w:val="22"/>
              </w:rPr>
              <w:t>-</w:t>
            </w:r>
          </w:p>
        </w:tc>
      </w:tr>
      <w:tr w:rsidR="008B79CC" w:rsidRPr="00A5746B" w:rsidTr="002956A6">
        <w:trPr>
          <w:cantSplit/>
        </w:trPr>
        <w:tc>
          <w:tcPr>
            <w:tcW w:w="273" w:type="pct"/>
            <w:vAlign w:val="bottom"/>
          </w:tcPr>
          <w:p w:rsidR="008B79CC" w:rsidRPr="00F740F7" w:rsidRDefault="008B79CC" w:rsidP="00F740F7">
            <w:pPr>
              <w:jc w:val="center"/>
              <w:rPr>
                <w:sz w:val="22"/>
              </w:rPr>
            </w:pPr>
            <w:r w:rsidRPr="00F740F7">
              <w:rPr>
                <w:sz w:val="22"/>
              </w:rPr>
              <w:t>11</w:t>
            </w:r>
          </w:p>
        </w:tc>
        <w:tc>
          <w:tcPr>
            <w:tcW w:w="1387" w:type="pct"/>
            <w:shd w:val="clear" w:color="auto" w:fill="auto"/>
            <w:noWrap/>
            <w:vAlign w:val="center"/>
          </w:tcPr>
          <w:p w:rsidR="008B79CC" w:rsidRPr="00A5746B" w:rsidRDefault="008B79CC" w:rsidP="002956A6">
            <w:pPr>
              <w:jc w:val="center"/>
              <w:rPr>
                <w:sz w:val="20"/>
                <w:szCs w:val="20"/>
              </w:rPr>
            </w:pPr>
            <w:r w:rsidRPr="00A5746B">
              <w:rPr>
                <w:sz w:val="20"/>
                <w:szCs w:val="20"/>
              </w:rPr>
              <w:t>доля отпуска тепловой энергии, осуществл</w:t>
            </w:r>
            <w:r w:rsidRPr="00A5746B">
              <w:rPr>
                <w:sz w:val="20"/>
                <w:szCs w:val="20"/>
              </w:rPr>
              <w:t>я</w:t>
            </w:r>
            <w:r w:rsidRPr="00A5746B">
              <w:rPr>
                <w:sz w:val="20"/>
                <w:szCs w:val="20"/>
              </w:rPr>
              <w:t>емого потребителям по приборам учета, в общем объеме отпущенной тепловой энергии</w:t>
            </w:r>
          </w:p>
        </w:tc>
        <w:tc>
          <w:tcPr>
            <w:tcW w:w="487" w:type="pct"/>
            <w:shd w:val="clear" w:color="auto" w:fill="auto"/>
            <w:noWrap/>
            <w:vAlign w:val="center"/>
          </w:tcPr>
          <w:p w:rsidR="008B79CC" w:rsidRPr="00A5746B" w:rsidRDefault="008B79CC" w:rsidP="002956A6">
            <w:pPr>
              <w:jc w:val="center"/>
              <w:rPr>
                <w:szCs w:val="24"/>
              </w:rPr>
            </w:pPr>
            <w:r w:rsidRPr="00A5746B">
              <w:t>%</w:t>
            </w:r>
          </w:p>
        </w:tc>
        <w:tc>
          <w:tcPr>
            <w:tcW w:w="333" w:type="pct"/>
            <w:shd w:val="clear" w:color="auto" w:fill="auto"/>
            <w:noWrap/>
            <w:vAlign w:val="center"/>
          </w:tcPr>
          <w:p w:rsidR="008B79CC" w:rsidRPr="00A5746B" w:rsidRDefault="008B79CC" w:rsidP="002956A6">
            <w:pPr>
              <w:jc w:val="center"/>
              <w:rPr>
                <w:sz w:val="22"/>
              </w:rPr>
            </w:pPr>
            <w:r w:rsidRPr="00A5746B">
              <w:rPr>
                <w:sz w:val="22"/>
              </w:rPr>
              <w:t>0</w:t>
            </w:r>
          </w:p>
        </w:tc>
        <w:tc>
          <w:tcPr>
            <w:tcW w:w="323" w:type="pct"/>
            <w:shd w:val="clear" w:color="auto" w:fill="auto"/>
            <w:noWrap/>
            <w:vAlign w:val="center"/>
          </w:tcPr>
          <w:p w:rsidR="008B79CC" w:rsidRPr="00A5746B" w:rsidRDefault="008B79CC" w:rsidP="002956A6">
            <w:pPr>
              <w:jc w:val="center"/>
              <w:rPr>
                <w:sz w:val="22"/>
              </w:rPr>
            </w:pPr>
            <w:r w:rsidRPr="00A5746B">
              <w:rPr>
                <w:sz w:val="22"/>
              </w:rPr>
              <w:t>80</w:t>
            </w:r>
          </w:p>
        </w:tc>
        <w:tc>
          <w:tcPr>
            <w:tcW w:w="342" w:type="pct"/>
            <w:shd w:val="clear" w:color="auto" w:fill="auto"/>
            <w:noWrap/>
            <w:vAlign w:val="center"/>
          </w:tcPr>
          <w:p w:rsidR="008B79CC" w:rsidRPr="00A5746B" w:rsidRDefault="008B79CC" w:rsidP="002956A6">
            <w:pPr>
              <w:jc w:val="center"/>
              <w:rPr>
                <w:sz w:val="22"/>
              </w:rPr>
            </w:pPr>
            <w:r w:rsidRPr="00A5746B">
              <w:rPr>
                <w:sz w:val="22"/>
              </w:rPr>
              <w:t>85</w:t>
            </w:r>
          </w:p>
        </w:tc>
        <w:tc>
          <w:tcPr>
            <w:tcW w:w="331" w:type="pct"/>
            <w:shd w:val="clear" w:color="auto" w:fill="auto"/>
            <w:noWrap/>
            <w:vAlign w:val="center"/>
          </w:tcPr>
          <w:p w:rsidR="008B79CC" w:rsidRPr="00A5746B" w:rsidRDefault="008B79CC" w:rsidP="002956A6">
            <w:pPr>
              <w:jc w:val="center"/>
              <w:rPr>
                <w:sz w:val="22"/>
              </w:rPr>
            </w:pPr>
            <w:r w:rsidRPr="00A5746B">
              <w:rPr>
                <w:sz w:val="22"/>
              </w:rPr>
              <w:t>90</w:t>
            </w:r>
          </w:p>
        </w:tc>
        <w:tc>
          <w:tcPr>
            <w:tcW w:w="331" w:type="pct"/>
            <w:shd w:val="clear" w:color="auto" w:fill="auto"/>
            <w:noWrap/>
            <w:vAlign w:val="center"/>
          </w:tcPr>
          <w:p w:rsidR="008B79CC" w:rsidRPr="00A5746B" w:rsidRDefault="008B79CC" w:rsidP="002956A6">
            <w:pPr>
              <w:jc w:val="center"/>
              <w:rPr>
                <w:sz w:val="22"/>
              </w:rPr>
            </w:pPr>
            <w:r w:rsidRPr="00A5746B">
              <w:rPr>
                <w:sz w:val="22"/>
              </w:rPr>
              <w:t>100</w:t>
            </w:r>
          </w:p>
        </w:tc>
        <w:tc>
          <w:tcPr>
            <w:tcW w:w="348" w:type="pct"/>
            <w:shd w:val="clear" w:color="auto" w:fill="auto"/>
            <w:vAlign w:val="center"/>
          </w:tcPr>
          <w:p w:rsidR="008B79CC" w:rsidRPr="00A5746B" w:rsidRDefault="008B79CC" w:rsidP="002956A6">
            <w:pPr>
              <w:jc w:val="center"/>
              <w:rPr>
                <w:sz w:val="22"/>
              </w:rPr>
            </w:pPr>
            <w:r w:rsidRPr="00A5746B">
              <w:rPr>
                <w:sz w:val="22"/>
              </w:rPr>
              <w:t>100</w:t>
            </w:r>
          </w:p>
        </w:tc>
        <w:tc>
          <w:tcPr>
            <w:tcW w:w="427" w:type="pct"/>
            <w:shd w:val="clear" w:color="auto" w:fill="auto"/>
            <w:vAlign w:val="center"/>
          </w:tcPr>
          <w:p w:rsidR="008B79CC" w:rsidRPr="00A5746B" w:rsidRDefault="008B79CC" w:rsidP="002956A6">
            <w:pPr>
              <w:jc w:val="center"/>
              <w:rPr>
                <w:sz w:val="22"/>
              </w:rPr>
            </w:pPr>
            <w:r w:rsidRPr="00A5746B">
              <w:rPr>
                <w:sz w:val="22"/>
              </w:rPr>
              <w:t>100</w:t>
            </w:r>
          </w:p>
        </w:tc>
        <w:tc>
          <w:tcPr>
            <w:tcW w:w="418" w:type="pct"/>
            <w:shd w:val="clear" w:color="auto" w:fill="auto"/>
            <w:vAlign w:val="center"/>
          </w:tcPr>
          <w:p w:rsidR="008B79CC" w:rsidRPr="00A5746B" w:rsidRDefault="008B79CC" w:rsidP="002956A6">
            <w:pPr>
              <w:jc w:val="center"/>
              <w:rPr>
                <w:sz w:val="22"/>
              </w:rPr>
            </w:pPr>
            <w:r w:rsidRPr="00A5746B">
              <w:rPr>
                <w:sz w:val="22"/>
              </w:rPr>
              <w:t>100</w:t>
            </w:r>
          </w:p>
        </w:tc>
      </w:tr>
      <w:tr w:rsidR="007C6B59" w:rsidRPr="00A5746B" w:rsidTr="002956A6">
        <w:trPr>
          <w:cantSplit/>
        </w:trPr>
        <w:tc>
          <w:tcPr>
            <w:tcW w:w="273" w:type="pct"/>
            <w:vAlign w:val="bottom"/>
          </w:tcPr>
          <w:p w:rsidR="007C6B59" w:rsidRPr="00F740F7" w:rsidRDefault="007C6B59" w:rsidP="00F740F7">
            <w:pPr>
              <w:jc w:val="center"/>
              <w:rPr>
                <w:sz w:val="22"/>
              </w:rPr>
            </w:pPr>
            <w:r w:rsidRPr="00F740F7">
              <w:rPr>
                <w:sz w:val="22"/>
              </w:rPr>
              <w:t>12</w:t>
            </w:r>
          </w:p>
        </w:tc>
        <w:tc>
          <w:tcPr>
            <w:tcW w:w="1387" w:type="pct"/>
            <w:shd w:val="clear" w:color="auto" w:fill="auto"/>
            <w:noWrap/>
            <w:vAlign w:val="center"/>
          </w:tcPr>
          <w:p w:rsidR="007C6B59" w:rsidRPr="00A5746B" w:rsidRDefault="007C6B59" w:rsidP="002956A6">
            <w:pPr>
              <w:jc w:val="center"/>
              <w:rPr>
                <w:sz w:val="20"/>
                <w:szCs w:val="20"/>
              </w:rPr>
            </w:pPr>
            <w:r w:rsidRPr="00A5746B">
              <w:rPr>
                <w:sz w:val="20"/>
                <w:szCs w:val="20"/>
              </w:rPr>
              <w:t>средневзвешенный (по материальной хара</w:t>
            </w:r>
            <w:r w:rsidRPr="00A5746B">
              <w:rPr>
                <w:sz w:val="20"/>
                <w:szCs w:val="20"/>
              </w:rPr>
              <w:t>к</w:t>
            </w:r>
            <w:r w:rsidRPr="00A5746B">
              <w:rPr>
                <w:sz w:val="20"/>
                <w:szCs w:val="20"/>
              </w:rPr>
              <w:t>теристике) срок эксплуатации тепловых сетей (для каждой системы теплоснабжения)</w:t>
            </w:r>
          </w:p>
        </w:tc>
        <w:tc>
          <w:tcPr>
            <w:tcW w:w="487" w:type="pct"/>
            <w:shd w:val="clear" w:color="auto" w:fill="auto"/>
            <w:noWrap/>
            <w:vAlign w:val="center"/>
          </w:tcPr>
          <w:p w:rsidR="007C6B59" w:rsidRPr="00A5746B" w:rsidRDefault="007C6B59" w:rsidP="002956A6">
            <w:pPr>
              <w:jc w:val="center"/>
              <w:rPr>
                <w:szCs w:val="24"/>
              </w:rPr>
            </w:pPr>
            <w:r w:rsidRPr="00A5746B">
              <w:t> </w:t>
            </w:r>
          </w:p>
        </w:tc>
        <w:tc>
          <w:tcPr>
            <w:tcW w:w="333" w:type="pct"/>
            <w:shd w:val="clear" w:color="auto" w:fill="auto"/>
            <w:noWrap/>
            <w:vAlign w:val="center"/>
          </w:tcPr>
          <w:p w:rsidR="007C6B59" w:rsidRPr="00A5746B" w:rsidRDefault="007C6B59">
            <w:pPr>
              <w:jc w:val="center"/>
              <w:rPr>
                <w:sz w:val="22"/>
              </w:rPr>
            </w:pPr>
            <w:r w:rsidRPr="00A5746B">
              <w:rPr>
                <w:sz w:val="22"/>
              </w:rPr>
              <w:t>30,0</w:t>
            </w:r>
          </w:p>
        </w:tc>
        <w:tc>
          <w:tcPr>
            <w:tcW w:w="323" w:type="pct"/>
            <w:shd w:val="clear" w:color="auto" w:fill="auto"/>
            <w:noWrap/>
            <w:vAlign w:val="center"/>
          </w:tcPr>
          <w:p w:rsidR="007C6B59" w:rsidRPr="00A5746B" w:rsidRDefault="007C6B59">
            <w:pPr>
              <w:jc w:val="center"/>
              <w:rPr>
                <w:sz w:val="22"/>
              </w:rPr>
            </w:pPr>
            <w:r w:rsidRPr="00A5746B">
              <w:rPr>
                <w:sz w:val="22"/>
              </w:rPr>
              <w:t>29,4</w:t>
            </w:r>
          </w:p>
        </w:tc>
        <w:tc>
          <w:tcPr>
            <w:tcW w:w="342" w:type="pct"/>
            <w:shd w:val="clear" w:color="auto" w:fill="auto"/>
            <w:noWrap/>
            <w:vAlign w:val="center"/>
          </w:tcPr>
          <w:p w:rsidR="007C6B59" w:rsidRPr="00A5746B" w:rsidRDefault="007C6B59">
            <w:pPr>
              <w:jc w:val="center"/>
              <w:rPr>
                <w:sz w:val="22"/>
              </w:rPr>
            </w:pPr>
            <w:r w:rsidRPr="00A5746B">
              <w:rPr>
                <w:sz w:val="22"/>
              </w:rPr>
              <w:t>28,8</w:t>
            </w:r>
          </w:p>
        </w:tc>
        <w:tc>
          <w:tcPr>
            <w:tcW w:w="331" w:type="pct"/>
            <w:shd w:val="clear" w:color="auto" w:fill="auto"/>
            <w:noWrap/>
            <w:vAlign w:val="center"/>
          </w:tcPr>
          <w:p w:rsidR="007C6B59" w:rsidRPr="00A5746B" w:rsidRDefault="007C6B59">
            <w:pPr>
              <w:jc w:val="center"/>
              <w:rPr>
                <w:sz w:val="22"/>
              </w:rPr>
            </w:pPr>
            <w:r w:rsidRPr="00A5746B">
              <w:rPr>
                <w:sz w:val="22"/>
              </w:rPr>
              <w:t>28,2</w:t>
            </w:r>
          </w:p>
        </w:tc>
        <w:tc>
          <w:tcPr>
            <w:tcW w:w="331" w:type="pct"/>
            <w:shd w:val="clear" w:color="auto" w:fill="auto"/>
            <w:noWrap/>
            <w:vAlign w:val="center"/>
          </w:tcPr>
          <w:p w:rsidR="007C6B59" w:rsidRPr="00A5746B" w:rsidRDefault="007C6B59">
            <w:pPr>
              <w:jc w:val="center"/>
              <w:rPr>
                <w:sz w:val="22"/>
              </w:rPr>
            </w:pPr>
            <w:r w:rsidRPr="00A5746B">
              <w:rPr>
                <w:sz w:val="22"/>
              </w:rPr>
              <w:t>27,7</w:t>
            </w:r>
          </w:p>
        </w:tc>
        <w:tc>
          <w:tcPr>
            <w:tcW w:w="348" w:type="pct"/>
            <w:shd w:val="clear" w:color="auto" w:fill="auto"/>
            <w:vAlign w:val="center"/>
          </w:tcPr>
          <w:p w:rsidR="007C6B59" w:rsidRPr="00A5746B" w:rsidRDefault="007C6B59">
            <w:pPr>
              <w:jc w:val="center"/>
              <w:rPr>
                <w:sz w:val="22"/>
              </w:rPr>
            </w:pPr>
            <w:r w:rsidRPr="00A5746B">
              <w:rPr>
                <w:sz w:val="22"/>
              </w:rPr>
              <w:t>27,1</w:t>
            </w:r>
          </w:p>
        </w:tc>
        <w:tc>
          <w:tcPr>
            <w:tcW w:w="427" w:type="pct"/>
            <w:shd w:val="clear" w:color="auto" w:fill="auto"/>
            <w:vAlign w:val="center"/>
          </w:tcPr>
          <w:p w:rsidR="007C6B59" w:rsidRPr="00A5746B" w:rsidRDefault="007C6B59">
            <w:pPr>
              <w:jc w:val="center"/>
              <w:rPr>
                <w:sz w:val="22"/>
              </w:rPr>
            </w:pPr>
            <w:r w:rsidRPr="00A5746B">
              <w:rPr>
                <w:sz w:val="22"/>
              </w:rPr>
              <w:t>26,6</w:t>
            </w:r>
          </w:p>
        </w:tc>
        <w:tc>
          <w:tcPr>
            <w:tcW w:w="418" w:type="pct"/>
            <w:shd w:val="clear" w:color="auto" w:fill="auto"/>
            <w:vAlign w:val="center"/>
          </w:tcPr>
          <w:p w:rsidR="007C6B59" w:rsidRPr="00A5746B" w:rsidRDefault="007C6B59">
            <w:pPr>
              <w:jc w:val="center"/>
              <w:rPr>
                <w:sz w:val="22"/>
              </w:rPr>
            </w:pPr>
            <w:r w:rsidRPr="00A5746B">
              <w:rPr>
                <w:sz w:val="22"/>
              </w:rPr>
              <w:t>26,0</w:t>
            </w:r>
          </w:p>
        </w:tc>
      </w:tr>
      <w:tr w:rsidR="007C6B59" w:rsidRPr="00A5746B" w:rsidTr="002956A6">
        <w:trPr>
          <w:cantSplit/>
        </w:trPr>
        <w:tc>
          <w:tcPr>
            <w:tcW w:w="273" w:type="pct"/>
            <w:vAlign w:val="bottom"/>
          </w:tcPr>
          <w:p w:rsidR="007C6B59" w:rsidRPr="00F740F7" w:rsidRDefault="007C6B59" w:rsidP="00F740F7">
            <w:pPr>
              <w:jc w:val="center"/>
              <w:rPr>
                <w:sz w:val="22"/>
              </w:rPr>
            </w:pPr>
            <w:r w:rsidRPr="00F740F7">
              <w:rPr>
                <w:sz w:val="22"/>
              </w:rPr>
              <w:t>13</w:t>
            </w:r>
          </w:p>
        </w:tc>
        <w:tc>
          <w:tcPr>
            <w:tcW w:w="1387" w:type="pct"/>
            <w:shd w:val="clear" w:color="auto" w:fill="auto"/>
            <w:noWrap/>
            <w:vAlign w:val="center"/>
          </w:tcPr>
          <w:p w:rsidR="007C6B59" w:rsidRPr="00A5746B" w:rsidRDefault="007C6B59" w:rsidP="002956A6">
            <w:pPr>
              <w:jc w:val="center"/>
              <w:rPr>
                <w:sz w:val="20"/>
                <w:szCs w:val="20"/>
              </w:rPr>
            </w:pPr>
            <w:r w:rsidRPr="00A5746B">
              <w:rPr>
                <w:sz w:val="20"/>
                <w:szCs w:val="20"/>
              </w:rPr>
              <w:t>отношение материальной характеристики тепловых сетей, реконструированных за год, к общей материальной характеристике тепл</w:t>
            </w:r>
            <w:r w:rsidRPr="00A5746B">
              <w:rPr>
                <w:sz w:val="20"/>
                <w:szCs w:val="20"/>
              </w:rPr>
              <w:t>о</w:t>
            </w:r>
            <w:r w:rsidRPr="00A5746B">
              <w:rPr>
                <w:sz w:val="20"/>
                <w:szCs w:val="20"/>
              </w:rPr>
              <w:t>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w:t>
            </w:r>
            <w:r w:rsidRPr="00A5746B">
              <w:rPr>
                <w:sz w:val="20"/>
                <w:szCs w:val="20"/>
              </w:rPr>
              <w:t>о</w:t>
            </w:r>
            <w:r w:rsidRPr="00A5746B">
              <w:rPr>
                <w:sz w:val="20"/>
                <w:szCs w:val="20"/>
              </w:rPr>
              <w:t>снабжения, а также для поселения, городск</w:t>
            </w:r>
            <w:r w:rsidRPr="00A5746B">
              <w:rPr>
                <w:sz w:val="20"/>
                <w:szCs w:val="20"/>
              </w:rPr>
              <w:t>о</w:t>
            </w:r>
            <w:r w:rsidRPr="00A5746B">
              <w:rPr>
                <w:sz w:val="20"/>
                <w:szCs w:val="20"/>
              </w:rPr>
              <w:t>го округа, города федерального значения)</w:t>
            </w:r>
          </w:p>
        </w:tc>
        <w:tc>
          <w:tcPr>
            <w:tcW w:w="487" w:type="pct"/>
            <w:shd w:val="clear" w:color="auto" w:fill="auto"/>
            <w:noWrap/>
            <w:vAlign w:val="center"/>
          </w:tcPr>
          <w:p w:rsidR="007C6B59" w:rsidRPr="00A5746B" w:rsidRDefault="007C6B59" w:rsidP="002956A6">
            <w:pPr>
              <w:jc w:val="center"/>
              <w:rPr>
                <w:sz w:val="20"/>
                <w:szCs w:val="20"/>
              </w:rPr>
            </w:pPr>
            <w:r w:rsidRPr="00A5746B">
              <w:rPr>
                <w:sz w:val="20"/>
                <w:szCs w:val="20"/>
              </w:rPr>
              <w:t>%</w:t>
            </w:r>
          </w:p>
        </w:tc>
        <w:tc>
          <w:tcPr>
            <w:tcW w:w="333" w:type="pct"/>
            <w:shd w:val="clear" w:color="auto" w:fill="auto"/>
            <w:noWrap/>
            <w:vAlign w:val="center"/>
          </w:tcPr>
          <w:p w:rsidR="007C6B59" w:rsidRPr="00A5746B" w:rsidRDefault="007C6B59" w:rsidP="002956A6">
            <w:pPr>
              <w:jc w:val="center"/>
              <w:rPr>
                <w:sz w:val="22"/>
              </w:rPr>
            </w:pPr>
            <w:r w:rsidRPr="00A5746B">
              <w:rPr>
                <w:sz w:val="22"/>
              </w:rPr>
              <w:t>10</w:t>
            </w:r>
          </w:p>
        </w:tc>
        <w:tc>
          <w:tcPr>
            <w:tcW w:w="323" w:type="pct"/>
            <w:shd w:val="clear" w:color="auto" w:fill="auto"/>
            <w:noWrap/>
            <w:vAlign w:val="center"/>
          </w:tcPr>
          <w:p w:rsidR="007C6B59" w:rsidRPr="00A5746B" w:rsidRDefault="007C6B59" w:rsidP="002956A6">
            <w:pPr>
              <w:jc w:val="center"/>
              <w:rPr>
                <w:sz w:val="22"/>
              </w:rPr>
            </w:pPr>
            <w:r w:rsidRPr="00A5746B">
              <w:rPr>
                <w:sz w:val="22"/>
              </w:rPr>
              <w:t>10</w:t>
            </w:r>
          </w:p>
        </w:tc>
        <w:tc>
          <w:tcPr>
            <w:tcW w:w="342" w:type="pct"/>
            <w:shd w:val="clear" w:color="auto" w:fill="auto"/>
            <w:noWrap/>
            <w:vAlign w:val="center"/>
          </w:tcPr>
          <w:p w:rsidR="007C6B59" w:rsidRPr="00A5746B" w:rsidRDefault="007C6B59" w:rsidP="002956A6">
            <w:pPr>
              <w:jc w:val="center"/>
              <w:rPr>
                <w:sz w:val="22"/>
              </w:rPr>
            </w:pPr>
            <w:r w:rsidRPr="00A5746B">
              <w:rPr>
                <w:sz w:val="22"/>
              </w:rPr>
              <w:t>10</w:t>
            </w:r>
          </w:p>
        </w:tc>
        <w:tc>
          <w:tcPr>
            <w:tcW w:w="331" w:type="pct"/>
            <w:shd w:val="clear" w:color="auto" w:fill="auto"/>
            <w:noWrap/>
            <w:vAlign w:val="center"/>
          </w:tcPr>
          <w:p w:rsidR="007C6B59" w:rsidRPr="00A5746B" w:rsidRDefault="007C6B59" w:rsidP="002956A6">
            <w:pPr>
              <w:jc w:val="center"/>
              <w:rPr>
                <w:sz w:val="22"/>
              </w:rPr>
            </w:pPr>
            <w:r w:rsidRPr="00A5746B">
              <w:rPr>
                <w:sz w:val="22"/>
              </w:rPr>
              <w:t>10</w:t>
            </w:r>
          </w:p>
        </w:tc>
        <w:tc>
          <w:tcPr>
            <w:tcW w:w="331" w:type="pct"/>
            <w:shd w:val="clear" w:color="auto" w:fill="auto"/>
            <w:noWrap/>
            <w:vAlign w:val="center"/>
          </w:tcPr>
          <w:p w:rsidR="007C6B59" w:rsidRPr="00A5746B" w:rsidRDefault="007C6B59" w:rsidP="002956A6">
            <w:pPr>
              <w:jc w:val="center"/>
              <w:rPr>
                <w:sz w:val="22"/>
              </w:rPr>
            </w:pPr>
            <w:r w:rsidRPr="00A5746B">
              <w:rPr>
                <w:sz w:val="22"/>
              </w:rPr>
              <w:t>10</w:t>
            </w:r>
          </w:p>
        </w:tc>
        <w:tc>
          <w:tcPr>
            <w:tcW w:w="348" w:type="pct"/>
            <w:shd w:val="clear" w:color="auto" w:fill="auto"/>
            <w:vAlign w:val="center"/>
          </w:tcPr>
          <w:p w:rsidR="007C6B59" w:rsidRPr="00A5746B" w:rsidRDefault="007C6B59" w:rsidP="002956A6">
            <w:pPr>
              <w:jc w:val="center"/>
              <w:rPr>
                <w:sz w:val="22"/>
              </w:rPr>
            </w:pPr>
            <w:r w:rsidRPr="00A5746B">
              <w:rPr>
                <w:sz w:val="22"/>
              </w:rPr>
              <w:t>10</w:t>
            </w:r>
          </w:p>
        </w:tc>
        <w:tc>
          <w:tcPr>
            <w:tcW w:w="427" w:type="pct"/>
            <w:shd w:val="clear" w:color="auto" w:fill="auto"/>
            <w:vAlign w:val="center"/>
          </w:tcPr>
          <w:p w:rsidR="007C6B59" w:rsidRPr="00A5746B" w:rsidRDefault="007C6B59" w:rsidP="002956A6">
            <w:pPr>
              <w:jc w:val="center"/>
              <w:rPr>
                <w:sz w:val="22"/>
              </w:rPr>
            </w:pPr>
            <w:r w:rsidRPr="00A5746B">
              <w:rPr>
                <w:sz w:val="22"/>
              </w:rPr>
              <w:t>10</w:t>
            </w:r>
          </w:p>
        </w:tc>
        <w:tc>
          <w:tcPr>
            <w:tcW w:w="418" w:type="pct"/>
            <w:shd w:val="clear" w:color="auto" w:fill="auto"/>
            <w:vAlign w:val="center"/>
          </w:tcPr>
          <w:p w:rsidR="007C6B59" w:rsidRPr="00A5746B" w:rsidRDefault="007C6B59" w:rsidP="002956A6">
            <w:pPr>
              <w:jc w:val="center"/>
              <w:rPr>
                <w:sz w:val="22"/>
              </w:rPr>
            </w:pPr>
            <w:r w:rsidRPr="00A5746B">
              <w:rPr>
                <w:sz w:val="22"/>
              </w:rPr>
              <w:t>10</w:t>
            </w:r>
          </w:p>
        </w:tc>
      </w:tr>
      <w:tr w:rsidR="007C6B59" w:rsidRPr="00A5746B" w:rsidTr="002956A6">
        <w:trPr>
          <w:cantSplit/>
        </w:trPr>
        <w:tc>
          <w:tcPr>
            <w:tcW w:w="273" w:type="pct"/>
            <w:vAlign w:val="bottom"/>
          </w:tcPr>
          <w:p w:rsidR="007C6B59" w:rsidRPr="00F740F7" w:rsidRDefault="007C6B59" w:rsidP="00F740F7">
            <w:pPr>
              <w:jc w:val="center"/>
              <w:rPr>
                <w:sz w:val="22"/>
              </w:rPr>
            </w:pPr>
            <w:r w:rsidRPr="00F740F7">
              <w:rPr>
                <w:sz w:val="22"/>
              </w:rPr>
              <w:t>14</w:t>
            </w:r>
          </w:p>
        </w:tc>
        <w:tc>
          <w:tcPr>
            <w:tcW w:w="1387" w:type="pct"/>
            <w:shd w:val="clear" w:color="auto" w:fill="auto"/>
            <w:noWrap/>
            <w:vAlign w:val="center"/>
          </w:tcPr>
          <w:p w:rsidR="007C6B59" w:rsidRPr="00A5746B" w:rsidRDefault="007C6B59" w:rsidP="002956A6">
            <w:pPr>
              <w:jc w:val="center"/>
              <w:rPr>
                <w:sz w:val="20"/>
                <w:szCs w:val="20"/>
              </w:rPr>
            </w:pPr>
            <w:r w:rsidRPr="00A5746B">
              <w:rPr>
                <w:sz w:val="20"/>
                <w:szCs w:val="20"/>
              </w:rPr>
              <w:t>Отношение установленной тепловой мощн</w:t>
            </w:r>
            <w:r w:rsidRPr="00A5746B">
              <w:rPr>
                <w:sz w:val="20"/>
                <w:szCs w:val="20"/>
              </w:rPr>
              <w:t>о</w:t>
            </w:r>
            <w:r w:rsidRPr="00A5746B">
              <w:rPr>
                <w:sz w:val="20"/>
                <w:szCs w:val="20"/>
              </w:rPr>
              <w:t>сти оборудования источников тепловой эне</w:t>
            </w:r>
            <w:r w:rsidRPr="00A5746B">
              <w:rPr>
                <w:sz w:val="20"/>
                <w:szCs w:val="20"/>
              </w:rPr>
              <w:t>р</w:t>
            </w:r>
            <w:r w:rsidRPr="00A5746B">
              <w:rPr>
                <w:sz w:val="20"/>
                <w:szCs w:val="20"/>
              </w:rPr>
              <w:t>гии, реконструированного за год, к общей установленной тепловой мощности источн</w:t>
            </w:r>
            <w:r w:rsidRPr="00A5746B">
              <w:rPr>
                <w:sz w:val="20"/>
                <w:szCs w:val="20"/>
              </w:rPr>
              <w:t>и</w:t>
            </w:r>
            <w:r w:rsidRPr="00A5746B">
              <w:rPr>
                <w:sz w:val="20"/>
                <w:szCs w:val="20"/>
              </w:rPr>
              <w:t>ков тепловой энергии.</w:t>
            </w:r>
          </w:p>
        </w:tc>
        <w:tc>
          <w:tcPr>
            <w:tcW w:w="487" w:type="pct"/>
            <w:shd w:val="clear" w:color="auto" w:fill="auto"/>
            <w:noWrap/>
            <w:vAlign w:val="center"/>
          </w:tcPr>
          <w:p w:rsidR="007C6B59" w:rsidRPr="00A5746B" w:rsidRDefault="007C6B59" w:rsidP="002956A6">
            <w:pPr>
              <w:jc w:val="center"/>
              <w:rPr>
                <w:sz w:val="20"/>
                <w:szCs w:val="20"/>
              </w:rPr>
            </w:pPr>
            <w:r w:rsidRPr="00A5746B">
              <w:rPr>
                <w:sz w:val="20"/>
                <w:szCs w:val="20"/>
              </w:rPr>
              <w:t>%</w:t>
            </w:r>
          </w:p>
        </w:tc>
        <w:tc>
          <w:tcPr>
            <w:tcW w:w="333" w:type="pct"/>
            <w:shd w:val="clear" w:color="auto" w:fill="auto"/>
            <w:noWrap/>
            <w:vAlign w:val="center"/>
          </w:tcPr>
          <w:p w:rsidR="007C6B59" w:rsidRPr="00A5746B" w:rsidRDefault="007C6B59" w:rsidP="002956A6">
            <w:pPr>
              <w:jc w:val="center"/>
              <w:rPr>
                <w:sz w:val="22"/>
              </w:rPr>
            </w:pPr>
            <w:r w:rsidRPr="00A5746B">
              <w:rPr>
                <w:sz w:val="22"/>
              </w:rPr>
              <w:t>0</w:t>
            </w:r>
          </w:p>
        </w:tc>
        <w:tc>
          <w:tcPr>
            <w:tcW w:w="323" w:type="pct"/>
            <w:shd w:val="clear" w:color="auto" w:fill="auto"/>
            <w:noWrap/>
            <w:vAlign w:val="center"/>
          </w:tcPr>
          <w:p w:rsidR="007C6B59" w:rsidRPr="00A5746B" w:rsidRDefault="007C6B59" w:rsidP="002956A6">
            <w:pPr>
              <w:jc w:val="center"/>
              <w:rPr>
                <w:sz w:val="22"/>
              </w:rPr>
            </w:pPr>
            <w:r w:rsidRPr="00A5746B">
              <w:rPr>
                <w:sz w:val="22"/>
              </w:rPr>
              <w:t>0</w:t>
            </w:r>
          </w:p>
        </w:tc>
        <w:tc>
          <w:tcPr>
            <w:tcW w:w="342" w:type="pct"/>
            <w:shd w:val="clear" w:color="auto" w:fill="auto"/>
            <w:noWrap/>
            <w:vAlign w:val="center"/>
          </w:tcPr>
          <w:p w:rsidR="007C6B59" w:rsidRPr="00A5746B" w:rsidRDefault="007C6B59" w:rsidP="002956A6">
            <w:pPr>
              <w:jc w:val="center"/>
              <w:rPr>
                <w:sz w:val="22"/>
              </w:rPr>
            </w:pPr>
            <w:r w:rsidRPr="00A5746B">
              <w:rPr>
                <w:sz w:val="22"/>
              </w:rPr>
              <w:t>0</w:t>
            </w:r>
          </w:p>
        </w:tc>
        <w:tc>
          <w:tcPr>
            <w:tcW w:w="331" w:type="pct"/>
            <w:shd w:val="clear" w:color="auto" w:fill="auto"/>
            <w:noWrap/>
            <w:vAlign w:val="center"/>
          </w:tcPr>
          <w:p w:rsidR="007C6B59" w:rsidRPr="00A5746B" w:rsidRDefault="007C6B59" w:rsidP="002956A6">
            <w:pPr>
              <w:jc w:val="center"/>
              <w:rPr>
                <w:sz w:val="22"/>
              </w:rPr>
            </w:pPr>
            <w:r w:rsidRPr="00A5746B">
              <w:rPr>
                <w:sz w:val="22"/>
              </w:rPr>
              <w:t>0</w:t>
            </w:r>
          </w:p>
        </w:tc>
        <w:tc>
          <w:tcPr>
            <w:tcW w:w="331" w:type="pct"/>
            <w:shd w:val="clear" w:color="auto" w:fill="auto"/>
            <w:noWrap/>
            <w:vAlign w:val="center"/>
          </w:tcPr>
          <w:p w:rsidR="007C6B59" w:rsidRPr="00A5746B" w:rsidRDefault="007C6B59" w:rsidP="002956A6">
            <w:pPr>
              <w:jc w:val="center"/>
              <w:rPr>
                <w:sz w:val="22"/>
              </w:rPr>
            </w:pPr>
            <w:r w:rsidRPr="00A5746B">
              <w:rPr>
                <w:sz w:val="22"/>
              </w:rPr>
              <w:t>0</w:t>
            </w:r>
          </w:p>
        </w:tc>
        <w:tc>
          <w:tcPr>
            <w:tcW w:w="348" w:type="pct"/>
            <w:shd w:val="clear" w:color="auto" w:fill="auto"/>
            <w:vAlign w:val="center"/>
          </w:tcPr>
          <w:p w:rsidR="007C6B59" w:rsidRPr="00A5746B" w:rsidRDefault="007C6B59" w:rsidP="002956A6">
            <w:pPr>
              <w:jc w:val="center"/>
              <w:rPr>
                <w:sz w:val="22"/>
              </w:rPr>
            </w:pPr>
            <w:r w:rsidRPr="00A5746B">
              <w:rPr>
                <w:sz w:val="22"/>
              </w:rPr>
              <w:t>0</w:t>
            </w:r>
          </w:p>
        </w:tc>
        <w:tc>
          <w:tcPr>
            <w:tcW w:w="427" w:type="pct"/>
            <w:shd w:val="clear" w:color="auto" w:fill="auto"/>
            <w:vAlign w:val="center"/>
          </w:tcPr>
          <w:p w:rsidR="007C6B59" w:rsidRPr="00A5746B" w:rsidRDefault="007C6B59" w:rsidP="002956A6">
            <w:pPr>
              <w:jc w:val="center"/>
              <w:rPr>
                <w:sz w:val="22"/>
              </w:rPr>
            </w:pPr>
            <w:r w:rsidRPr="00A5746B">
              <w:rPr>
                <w:sz w:val="22"/>
              </w:rPr>
              <w:t>0</w:t>
            </w:r>
          </w:p>
        </w:tc>
        <w:tc>
          <w:tcPr>
            <w:tcW w:w="418" w:type="pct"/>
            <w:shd w:val="clear" w:color="auto" w:fill="auto"/>
            <w:vAlign w:val="center"/>
          </w:tcPr>
          <w:p w:rsidR="007C6B59" w:rsidRPr="00A5746B" w:rsidRDefault="007C6B59" w:rsidP="002956A6">
            <w:pPr>
              <w:jc w:val="center"/>
              <w:rPr>
                <w:sz w:val="22"/>
              </w:rPr>
            </w:pPr>
            <w:r w:rsidRPr="00A5746B">
              <w:rPr>
                <w:sz w:val="22"/>
              </w:rPr>
              <w:t>0</w:t>
            </w:r>
          </w:p>
        </w:tc>
      </w:tr>
      <w:tr w:rsidR="007C6B59" w:rsidRPr="00A5746B" w:rsidTr="002956A6">
        <w:trPr>
          <w:cantSplit/>
        </w:trPr>
        <w:tc>
          <w:tcPr>
            <w:tcW w:w="273" w:type="pct"/>
            <w:vAlign w:val="bottom"/>
          </w:tcPr>
          <w:p w:rsidR="007C6B59" w:rsidRPr="00F740F7" w:rsidRDefault="007C6B59" w:rsidP="00F740F7">
            <w:pPr>
              <w:jc w:val="center"/>
              <w:rPr>
                <w:sz w:val="22"/>
              </w:rPr>
            </w:pPr>
            <w:r w:rsidRPr="00F740F7">
              <w:rPr>
                <w:sz w:val="22"/>
              </w:rPr>
              <w:lastRenderedPageBreak/>
              <w:t>15</w:t>
            </w:r>
          </w:p>
        </w:tc>
        <w:tc>
          <w:tcPr>
            <w:tcW w:w="1387" w:type="pct"/>
            <w:shd w:val="clear" w:color="auto" w:fill="auto"/>
            <w:noWrap/>
            <w:vAlign w:val="center"/>
          </w:tcPr>
          <w:p w:rsidR="007C6B59" w:rsidRPr="00A5746B" w:rsidRDefault="007C6B59" w:rsidP="002956A6">
            <w:pPr>
              <w:jc w:val="center"/>
              <w:rPr>
                <w:sz w:val="20"/>
                <w:szCs w:val="20"/>
              </w:rPr>
            </w:pPr>
            <w:r w:rsidRPr="00A5746B">
              <w:rPr>
                <w:sz w:val="20"/>
                <w:szCs w:val="20"/>
              </w:rPr>
              <w:t>Отсутствие зафиксированных фактов нар</w:t>
            </w:r>
            <w:r w:rsidRPr="00A5746B">
              <w:rPr>
                <w:sz w:val="20"/>
                <w:szCs w:val="20"/>
              </w:rPr>
              <w:t>у</w:t>
            </w:r>
            <w:r w:rsidRPr="00A5746B">
              <w:rPr>
                <w:sz w:val="20"/>
                <w:szCs w:val="20"/>
              </w:rPr>
              <w:t>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w:t>
            </w:r>
            <w:r w:rsidRPr="00A5746B">
              <w:rPr>
                <w:sz w:val="20"/>
                <w:szCs w:val="20"/>
              </w:rPr>
              <w:t>е</w:t>
            </w:r>
            <w:r w:rsidRPr="00A5746B">
              <w:rPr>
                <w:sz w:val="20"/>
                <w:szCs w:val="20"/>
              </w:rPr>
              <w:t>дерации об административных правонаруш</w:t>
            </w:r>
            <w:r w:rsidRPr="00A5746B">
              <w:rPr>
                <w:sz w:val="20"/>
                <w:szCs w:val="20"/>
              </w:rPr>
              <w:t>е</w:t>
            </w:r>
            <w:r w:rsidRPr="00A5746B">
              <w:rPr>
                <w:sz w:val="20"/>
                <w:szCs w:val="20"/>
              </w:rPr>
              <w:t>ниях, за нарушение законодательства Росси</w:t>
            </w:r>
            <w:r w:rsidRPr="00A5746B">
              <w:rPr>
                <w:sz w:val="20"/>
                <w:szCs w:val="20"/>
              </w:rPr>
              <w:t>й</w:t>
            </w:r>
            <w:r w:rsidRPr="00A5746B">
              <w:rPr>
                <w:sz w:val="20"/>
                <w:szCs w:val="20"/>
              </w:rPr>
              <w:t>ской Федерации в сфере теплоснабжения, антимонопольного законодательства Росси</w:t>
            </w:r>
            <w:r w:rsidRPr="00A5746B">
              <w:rPr>
                <w:sz w:val="20"/>
                <w:szCs w:val="20"/>
              </w:rPr>
              <w:t>й</w:t>
            </w:r>
            <w:r w:rsidRPr="00A5746B">
              <w:rPr>
                <w:sz w:val="20"/>
                <w:szCs w:val="20"/>
              </w:rPr>
              <w:t>ской Федерации, законодательства Росси</w:t>
            </w:r>
            <w:r w:rsidRPr="00A5746B">
              <w:rPr>
                <w:sz w:val="20"/>
                <w:szCs w:val="20"/>
              </w:rPr>
              <w:t>й</w:t>
            </w:r>
            <w:r w:rsidRPr="00A5746B">
              <w:rPr>
                <w:sz w:val="20"/>
                <w:szCs w:val="20"/>
              </w:rPr>
              <w:t>ской Федерации о естественных монополиях.</w:t>
            </w:r>
          </w:p>
        </w:tc>
        <w:tc>
          <w:tcPr>
            <w:tcW w:w="487" w:type="pct"/>
            <w:shd w:val="clear" w:color="auto" w:fill="auto"/>
            <w:noWrap/>
            <w:vAlign w:val="center"/>
          </w:tcPr>
          <w:p w:rsidR="007C6B59" w:rsidRPr="00A5746B" w:rsidRDefault="007C6B59" w:rsidP="002956A6">
            <w:pPr>
              <w:jc w:val="center"/>
              <w:rPr>
                <w:sz w:val="20"/>
                <w:szCs w:val="20"/>
              </w:rPr>
            </w:pPr>
            <w:r w:rsidRPr="00A5746B">
              <w:rPr>
                <w:sz w:val="20"/>
                <w:szCs w:val="20"/>
              </w:rPr>
              <w:t>%</w:t>
            </w:r>
          </w:p>
        </w:tc>
        <w:tc>
          <w:tcPr>
            <w:tcW w:w="333" w:type="pct"/>
            <w:shd w:val="clear" w:color="auto" w:fill="auto"/>
            <w:noWrap/>
            <w:vAlign w:val="center"/>
          </w:tcPr>
          <w:p w:rsidR="007C6B59" w:rsidRPr="00A5746B" w:rsidRDefault="007C6B59" w:rsidP="002956A6">
            <w:pPr>
              <w:jc w:val="center"/>
              <w:rPr>
                <w:sz w:val="22"/>
              </w:rPr>
            </w:pPr>
            <w:r w:rsidRPr="00A5746B">
              <w:rPr>
                <w:sz w:val="22"/>
              </w:rPr>
              <w:t>0</w:t>
            </w:r>
          </w:p>
        </w:tc>
        <w:tc>
          <w:tcPr>
            <w:tcW w:w="323" w:type="pct"/>
            <w:shd w:val="clear" w:color="auto" w:fill="auto"/>
            <w:noWrap/>
            <w:vAlign w:val="center"/>
          </w:tcPr>
          <w:p w:rsidR="007C6B59" w:rsidRPr="00A5746B" w:rsidRDefault="007C6B59" w:rsidP="002956A6">
            <w:pPr>
              <w:jc w:val="center"/>
              <w:rPr>
                <w:sz w:val="22"/>
              </w:rPr>
            </w:pPr>
            <w:r w:rsidRPr="00A5746B">
              <w:rPr>
                <w:sz w:val="22"/>
              </w:rPr>
              <w:t>0</w:t>
            </w:r>
          </w:p>
        </w:tc>
        <w:tc>
          <w:tcPr>
            <w:tcW w:w="342" w:type="pct"/>
            <w:shd w:val="clear" w:color="auto" w:fill="auto"/>
            <w:noWrap/>
            <w:vAlign w:val="center"/>
          </w:tcPr>
          <w:p w:rsidR="007C6B59" w:rsidRPr="00A5746B" w:rsidRDefault="007C6B59" w:rsidP="002956A6">
            <w:pPr>
              <w:jc w:val="center"/>
              <w:rPr>
                <w:sz w:val="22"/>
              </w:rPr>
            </w:pPr>
            <w:r w:rsidRPr="00A5746B">
              <w:rPr>
                <w:sz w:val="22"/>
              </w:rPr>
              <w:t>0</w:t>
            </w:r>
          </w:p>
        </w:tc>
        <w:tc>
          <w:tcPr>
            <w:tcW w:w="331" w:type="pct"/>
            <w:shd w:val="clear" w:color="auto" w:fill="auto"/>
            <w:noWrap/>
            <w:vAlign w:val="center"/>
          </w:tcPr>
          <w:p w:rsidR="007C6B59" w:rsidRPr="00A5746B" w:rsidRDefault="007C6B59" w:rsidP="002956A6">
            <w:pPr>
              <w:jc w:val="center"/>
              <w:rPr>
                <w:sz w:val="22"/>
              </w:rPr>
            </w:pPr>
            <w:r w:rsidRPr="00A5746B">
              <w:rPr>
                <w:sz w:val="22"/>
              </w:rPr>
              <w:t>0</w:t>
            </w:r>
          </w:p>
        </w:tc>
        <w:tc>
          <w:tcPr>
            <w:tcW w:w="331" w:type="pct"/>
            <w:shd w:val="clear" w:color="auto" w:fill="auto"/>
            <w:noWrap/>
            <w:vAlign w:val="center"/>
          </w:tcPr>
          <w:p w:rsidR="007C6B59" w:rsidRPr="00A5746B" w:rsidRDefault="007C6B59" w:rsidP="002956A6">
            <w:pPr>
              <w:jc w:val="center"/>
              <w:rPr>
                <w:sz w:val="22"/>
              </w:rPr>
            </w:pPr>
            <w:r w:rsidRPr="00A5746B">
              <w:rPr>
                <w:sz w:val="22"/>
              </w:rPr>
              <w:t>0</w:t>
            </w:r>
          </w:p>
        </w:tc>
        <w:tc>
          <w:tcPr>
            <w:tcW w:w="348" w:type="pct"/>
            <w:shd w:val="clear" w:color="auto" w:fill="auto"/>
            <w:vAlign w:val="center"/>
          </w:tcPr>
          <w:p w:rsidR="007C6B59" w:rsidRPr="00A5746B" w:rsidRDefault="007C6B59" w:rsidP="002956A6">
            <w:pPr>
              <w:jc w:val="center"/>
              <w:rPr>
                <w:sz w:val="22"/>
              </w:rPr>
            </w:pPr>
            <w:r w:rsidRPr="00A5746B">
              <w:rPr>
                <w:sz w:val="22"/>
              </w:rPr>
              <w:t>0</w:t>
            </w:r>
          </w:p>
        </w:tc>
        <w:tc>
          <w:tcPr>
            <w:tcW w:w="427" w:type="pct"/>
            <w:shd w:val="clear" w:color="auto" w:fill="auto"/>
            <w:vAlign w:val="center"/>
          </w:tcPr>
          <w:p w:rsidR="007C6B59" w:rsidRPr="00A5746B" w:rsidRDefault="007C6B59" w:rsidP="002956A6">
            <w:pPr>
              <w:jc w:val="center"/>
              <w:rPr>
                <w:sz w:val="22"/>
              </w:rPr>
            </w:pPr>
            <w:r w:rsidRPr="00A5746B">
              <w:rPr>
                <w:sz w:val="22"/>
              </w:rPr>
              <w:t>0</w:t>
            </w:r>
          </w:p>
        </w:tc>
        <w:tc>
          <w:tcPr>
            <w:tcW w:w="418" w:type="pct"/>
            <w:shd w:val="clear" w:color="auto" w:fill="auto"/>
            <w:vAlign w:val="center"/>
          </w:tcPr>
          <w:p w:rsidR="007C6B59" w:rsidRPr="00A5746B" w:rsidRDefault="007C6B59" w:rsidP="002956A6">
            <w:pPr>
              <w:jc w:val="center"/>
              <w:rPr>
                <w:sz w:val="22"/>
              </w:rPr>
            </w:pPr>
            <w:r w:rsidRPr="00A5746B">
              <w:rPr>
                <w:sz w:val="22"/>
              </w:rPr>
              <w:t>0</w:t>
            </w:r>
          </w:p>
        </w:tc>
      </w:tr>
    </w:tbl>
    <w:p w:rsidR="009903D9" w:rsidRPr="00A5746B" w:rsidRDefault="009903D9" w:rsidP="0006129B">
      <w:pPr>
        <w:tabs>
          <w:tab w:val="left" w:pos="0"/>
        </w:tabs>
        <w:rPr>
          <w:rFonts w:eastAsia="Times New Roman"/>
          <w:szCs w:val="24"/>
          <w:lang w:eastAsia="ru-RU"/>
        </w:rPr>
      </w:pPr>
      <w:r w:rsidRPr="00A5746B">
        <w:rPr>
          <w:rFonts w:eastAsia="Times New Roman"/>
          <w:szCs w:val="24"/>
          <w:lang w:eastAsia="ru-RU"/>
        </w:rPr>
        <w:t>* - Перспективные удельные расходы топлива подлежат пересмотру и корректировке</w:t>
      </w:r>
    </w:p>
    <w:p w:rsidR="004E6F6A" w:rsidRPr="00A5746B" w:rsidRDefault="007D12AB" w:rsidP="0006129B">
      <w:pPr>
        <w:pStyle w:val="21"/>
        <w:spacing w:line="240" w:lineRule="auto"/>
        <w:rPr>
          <w:rFonts w:eastAsia="Microsoft YaHei"/>
        </w:rPr>
      </w:pPr>
      <w:bookmarkStart w:id="305" w:name="_Toc121588584"/>
      <w:r w:rsidRPr="00A5746B">
        <w:rPr>
          <w:rFonts w:eastAsia="Microsoft YaHei"/>
        </w:rPr>
        <w:t>1</w:t>
      </w:r>
      <w:r w:rsidR="003E674F" w:rsidRPr="00A5746B">
        <w:rPr>
          <w:rFonts w:eastAsia="Microsoft YaHei"/>
        </w:rPr>
        <w:t>7.</w:t>
      </w:r>
      <w:r w:rsidRPr="00A5746B">
        <w:rPr>
          <w:rFonts w:eastAsia="Microsoft YaHei"/>
        </w:rPr>
        <w:t xml:space="preserve">1 </w:t>
      </w:r>
      <w:r w:rsidR="004E6F6A" w:rsidRPr="00A5746B">
        <w:rPr>
          <w:rFonts w:eastAsia="Microsoft YaHei"/>
        </w:rPr>
        <w:t xml:space="preserve">Состав изменений </w:t>
      </w:r>
      <w:r w:rsidR="00540956" w:rsidRPr="00A5746B">
        <w:rPr>
          <w:rFonts w:eastAsia="Microsoft YaHei"/>
        </w:rPr>
        <w:t>выполненных в доработанной и (или) актуализированной схеме теплоснабжения</w:t>
      </w:r>
      <w:bookmarkEnd w:id="305"/>
    </w:p>
    <w:p w:rsidR="00DD0BFB" w:rsidRPr="00A5746B" w:rsidRDefault="0012675A" w:rsidP="0006129B">
      <w:pPr>
        <w:ind w:firstLine="567"/>
      </w:pPr>
      <w:r w:rsidRPr="00A5746B">
        <w:t xml:space="preserve">Глава разработана </w:t>
      </w:r>
      <w:r w:rsidR="003F7AC4" w:rsidRPr="00A5746B">
        <w:t xml:space="preserve">в соответствии </w:t>
      </w:r>
      <w:r w:rsidR="00DD0BFB" w:rsidRPr="00A5746B">
        <w:t xml:space="preserve">с действующей редакцией </w:t>
      </w:r>
      <w:r w:rsidR="00C879D3" w:rsidRPr="00A5746B">
        <w:t>Постановления Правительства РФ от 22.02.2012 № 154</w:t>
      </w:r>
      <w:r w:rsidR="003F3107" w:rsidRPr="00A5746B">
        <w:t xml:space="preserve"> </w:t>
      </w:r>
      <w:r w:rsidR="00DD0BFB" w:rsidRPr="00A5746B">
        <w:t xml:space="preserve">«О требованиях к схемам теплоснабжения, порядку их </w:t>
      </w:r>
      <w:r w:rsidR="008E4EBE" w:rsidRPr="00A5746B">
        <w:t>разработки</w:t>
      </w:r>
      <w:r w:rsidR="00DD0BFB" w:rsidRPr="00A5746B">
        <w:t xml:space="preserve"> и утверждения» </w:t>
      </w:r>
      <w:r w:rsidR="00C6704F" w:rsidRPr="00A5746B">
        <w:t xml:space="preserve">(в редакции </w:t>
      </w:r>
      <w:r w:rsidR="007010E8" w:rsidRPr="00A5746B">
        <w:t>Постановлений Правительства РФ</w:t>
      </w:r>
      <w:r w:rsidR="00DD0BFB" w:rsidRPr="00A5746B">
        <w:t xml:space="preserve"> от 07.10.2014 № 1016, от 18.0</w:t>
      </w:r>
      <w:r w:rsidR="003E674F" w:rsidRPr="00A5746B">
        <w:t>7.</w:t>
      </w:r>
      <w:r w:rsidR="00DD0BFB" w:rsidRPr="00A5746B">
        <w:t>2016 № 208, от 2</w:t>
      </w:r>
      <w:r w:rsidR="003E674F" w:rsidRPr="00A5746B">
        <w:t>7.</w:t>
      </w:r>
      <w:r w:rsidR="00DD0BFB" w:rsidRPr="00A5746B">
        <w:t>0</w:t>
      </w:r>
      <w:r w:rsidR="003E674F" w:rsidRPr="00A5746B">
        <w:t>7.</w:t>
      </w:r>
      <w:r w:rsidR="00DD0BFB" w:rsidRPr="00A5746B">
        <w:t>2016 № 229, от 12.07.2016 № 666, от 0</w:t>
      </w:r>
      <w:r w:rsidR="003E674F" w:rsidRPr="00A5746B">
        <w:t>7.</w:t>
      </w:r>
      <w:r w:rsidR="00DD0BFB" w:rsidRPr="00A5746B">
        <w:t>04.2018 № 405, от 16.0</w:t>
      </w:r>
      <w:r w:rsidR="003E674F" w:rsidRPr="00A5746B">
        <w:t>7.</w:t>
      </w:r>
      <w:r w:rsidR="00DD0BFB" w:rsidRPr="00A5746B">
        <w:t xml:space="preserve">2019 № </w:t>
      </w:r>
      <w:r w:rsidR="00127490" w:rsidRPr="00A5746B">
        <w:t>276) и Методическими указаниями (</w:t>
      </w:r>
      <w:r w:rsidR="003965AF" w:rsidRPr="00A5746B">
        <w:t>утв. Приказом Минэнерго России от 05.0</w:t>
      </w:r>
      <w:r w:rsidR="003E674F" w:rsidRPr="00A5746B">
        <w:t>7.</w:t>
      </w:r>
      <w:r w:rsidR="003965AF" w:rsidRPr="00A5746B">
        <w:t>2019 № 212 «Об утверждении Методических указаний по разработке схем теплоснабжения»</w:t>
      </w:r>
      <w:r w:rsidR="00127490" w:rsidRPr="00A5746B">
        <w:t>).</w:t>
      </w:r>
    </w:p>
    <w:p w:rsidR="00E847F5" w:rsidRPr="00A5746B" w:rsidRDefault="003443CA" w:rsidP="0006129B">
      <w:pPr>
        <w:pStyle w:val="1"/>
      </w:pPr>
      <w:r w:rsidRPr="00A5746B">
        <w:br w:type="page"/>
      </w:r>
      <w:bookmarkStart w:id="306" w:name="_Toc121588585"/>
      <w:r w:rsidR="00E847F5" w:rsidRPr="00A5746B">
        <w:lastRenderedPageBreak/>
        <w:t>ГЛАВА 1</w:t>
      </w:r>
      <w:r w:rsidR="00231152" w:rsidRPr="00A5746B">
        <w:t>4</w:t>
      </w:r>
      <w:r w:rsidR="00E847F5" w:rsidRPr="00A5746B">
        <w:t xml:space="preserve"> </w:t>
      </w:r>
      <w:r w:rsidR="00CE6763" w:rsidRPr="00A5746B">
        <w:t>Ценовые (тарифные) последствия</w:t>
      </w:r>
      <w:bookmarkEnd w:id="306"/>
    </w:p>
    <w:p w:rsidR="005F699F" w:rsidRPr="00A5746B" w:rsidRDefault="00CC521F" w:rsidP="0006129B">
      <w:pPr>
        <w:pStyle w:val="21"/>
        <w:spacing w:line="240" w:lineRule="auto"/>
        <w:rPr>
          <w:rStyle w:val="ed"/>
        </w:rPr>
      </w:pPr>
      <w:bookmarkStart w:id="307" w:name="_Toc121588586"/>
      <w:r w:rsidRPr="00A5746B">
        <w:rPr>
          <w:rStyle w:val="ed"/>
        </w:rPr>
        <w:t>14.1</w:t>
      </w:r>
      <w:r w:rsidR="00E30AC9" w:rsidRPr="00A5746B">
        <w:rPr>
          <w:rStyle w:val="ed"/>
        </w:rPr>
        <w:t xml:space="preserve"> </w:t>
      </w:r>
      <w:r w:rsidRPr="00A5746B">
        <w:rPr>
          <w:rStyle w:val="ed"/>
        </w:rPr>
        <w:t>Т</w:t>
      </w:r>
      <w:r w:rsidR="00CE6763" w:rsidRPr="00A5746B">
        <w:rPr>
          <w:rStyle w:val="ed"/>
        </w:rPr>
        <w:t>арифно-балансовые расчетные модели теплоснабжения потребителей по каждой системе теплоснабжения</w:t>
      </w:r>
      <w:bookmarkEnd w:id="307"/>
    </w:p>
    <w:p w:rsidR="00302B66" w:rsidRPr="00A5746B" w:rsidRDefault="00302B66" w:rsidP="0006129B">
      <w:pPr>
        <w:ind w:firstLine="567"/>
        <w:rPr>
          <w:szCs w:val="24"/>
          <w:lang w:eastAsia="ar-SA"/>
        </w:rPr>
      </w:pPr>
      <w:r w:rsidRPr="00A5746B">
        <w:rPr>
          <w:szCs w:val="24"/>
        </w:rPr>
        <w:t>Основным направление развития системы централизованного теплоснабжения выбрано сохранение существующей схемы теплоснабж</w:t>
      </w:r>
      <w:r w:rsidRPr="00A5746B">
        <w:rPr>
          <w:szCs w:val="24"/>
        </w:rPr>
        <w:t>е</w:t>
      </w:r>
      <w:r w:rsidRPr="00A5746B">
        <w:rPr>
          <w:szCs w:val="24"/>
        </w:rPr>
        <w:t xml:space="preserve">ния, с проведением работ по реконструкции и модернизации объектов теплоснабжения </w:t>
      </w:r>
      <w:r w:rsidRPr="00A5746B">
        <w:rPr>
          <w:szCs w:val="24"/>
          <w:lang w:eastAsia="ar-SA"/>
        </w:rPr>
        <w:t>Реализация рекомендуемых мероприятий позволит с</w:t>
      </w:r>
      <w:r w:rsidRPr="00A5746B">
        <w:rPr>
          <w:szCs w:val="24"/>
          <w:lang w:eastAsia="ar-SA"/>
        </w:rPr>
        <w:t>о</w:t>
      </w:r>
      <w:r w:rsidRPr="00A5746B">
        <w:rPr>
          <w:szCs w:val="24"/>
          <w:lang w:eastAsia="ar-SA"/>
        </w:rPr>
        <w:t>кратить потери тепловой энергии, повысить надежность эффективность использования котельно-печного топлива, а также повысить наде</w:t>
      </w:r>
      <w:r w:rsidRPr="00A5746B">
        <w:rPr>
          <w:szCs w:val="24"/>
          <w:lang w:eastAsia="ar-SA"/>
        </w:rPr>
        <w:t>ж</w:t>
      </w:r>
      <w:r w:rsidRPr="00A5746B">
        <w:rPr>
          <w:szCs w:val="24"/>
          <w:lang w:eastAsia="ar-SA"/>
        </w:rPr>
        <w:t>ность теплоснабжения потребителей.</w:t>
      </w:r>
    </w:p>
    <w:p w:rsidR="00302B66" w:rsidRPr="00A5746B" w:rsidRDefault="00302B66" w:rsidP="0006129B">
      <w:pPr>
        <w:ind w:firstLine="567"/>
        <w:rPr>
          <w:szCs w:val="24"/>
          <w:lang w:eastAsia="ar-SA"/>
        </w:rPr>
      </w:pPr>
      <w:r w:rsidRPr="00A5746B">
        <w:rPr>
          <w:szCs w:val="24"/>
          <w:lang w:eastAsia="ar-SA"/>
        </w:rPr>
        <w:t>Прогнозные тарифы рассчитаны на основе экспертных оценок и могут пересматриваться по мере появления уточненных прогнозов соц</w:t>
      </w:r>
      <w:r w:rsidRPr="00A5746B">
        <w:rPr>
          <w:szCs w:val="24"/>
          <w:lang w:eastAsia="ar-SA"/>
        </w:rPr>
        <w:t>и</w:t>
      </w:r>
      <w:r w:rsidRPr="00A5746B">
        <w:rPr>
          <w:szCs w:val="24"/>
          <w:lang w:eastAsia="ar-SA"/>
        </w:rPr>
        <w:t>ально-экономического развития по данным Минэкономразвития РФ (прогнозов роста цен на топливо и электроэнергию, ИПЦ и других инде</w:t>
      </w:r>
      <w:r w:rsidRPr="00A5746B">
        <w:rPr>
          <w:szCs w:val="24"/>
          <w:lang w:eastAsia="ar-SA"/>
        </w:rPr>
        <w:t>к</w:t>
      </w:r>
      <w:r w:rsidRPr="00A5746B">
        <w:rPr>
          <w:szCs w:val="24"/>
          <w:lang w:eastAsia="ar-SA"/>
        </w:rPr>
        <w:t>сов-дефляторов) и с учетом возможного изменения условий реализации мероприятий схемы теплоснабжения.</w:t>
      </w:r>
    </w:p>
    <w:p w:rsidR="006E3EC4" w:rsidRPr="00A5746B" w:rsidRDefault="006E3EC4" w:rsidP="006E3EC4">
      <w:pPr>
        <w:pStyle w:val="Affb"/>
      </w:pPr>
      <w:r w:rsidRPr="00A5746B">
        <w:t>Прогнозирование</w:t>
      </w:r>
      <w:r w:rsidRPr="00A5746B">
        <w:rPr>
          <w:spacing w:val="1"/>
        </w:rPr>
        <w:t xml:space="preserve"> </w:t>
      </w:r>
      <w:r w:rsidRPr="00A5746B">
        <w:t>финансово-хозяйственной</w:t>
      </w:r>
      <w:r w:rsidRPr="00A5746B">
        <w:rPr>
          <w:spacing w:val="1"/>
        </w:rPr>
        <w:t xml:space="preserve"> </w:t>
      </w:r>
      <w:r w:rsidRPr="00A5746B">
        <w:t>деятельности</w:t>
      </w:r>
      <w:r w:rsidRPr="00A5746B">
        <w:rPr>
          <w:spacing w:val="1"/>
        </w:rPr>
        <w:t xml:space="preserve"> </w:t>
      </w:r>
      <w:r w:rsidRPr="00A5746B">
        <w:t>Теплоснабжающей</w:t>
      </w:r>
      <w:r w:rsidRPr="00A5746B">
        <w:rPr>
          <w:spacing w:val="1"/>
        </w:rPr>
        <w:t xml:space="preserve"> </w:t>
      </w:r>
      <w:r w:rsidRPr="00A5746B">
        <w:t>организации</w:t>
      </w:r>
      <w:r w:rsidRPr="00A5746B">
        <w:rPr>
          <w:spacing w:val="1"/>
        </w:rPr>
        <w:t xml:space="preserve"> </w:t>
      </w:r>
      <w:r w:rsidRPr="00A5746B">
        <w:t>проводится на основе фактических</w:t>
      </w:r>
      <w:r w:rsidRPr="00A5746B">
        <w:rPr>
          <w:spacing w:val="1"/>
        </w:rPr>
        <w:t xml:space="preserve"> </w:t>
      </w:r>
      <w:r w:rsidRPr="00A5746B">
        <w:t>показат</w:t>
      </w:r>
      <w:r w:rsidRPr="00A5746B">
        <w:t>е</w:t>
      </w:r>
      <w:r w:rsidRPr="00A5746B">
        <w:t>лей</w:t>
      </w:r>
      <w:r w:rsidRPr="00A5746B">
        <w:rPr>
          <w:spacing w:val="1"/>
        </w:rPr>
        <w:t xml:space="preserve"> </w:t>
      </w:r>
      <w:r w:rsidRPr="00A5746B">
        <w:t>финансово-хозяйственной</w:t>
      </w:r>
      <w:r w:rsidRPr="00A5746B">
        <w:rPr>
          <w:spacing w:val="1"/>
        </w:rPr>
        <w:t xml:space="preserve"> </w:t>
      </w:r>
      <w:r w:rsidRPr="00A5746B">
        <w:t>деятельности за базовый период регулирования и утверждённый период регулирования на</w:t>
      </w:r>
      <w:r w:rsidRPr="00A5746B">
        <w:rPr>
          <w:spacing w:val="-57"/>
        </w:rPr>
        <w:t xml:space="preserve"> </w:t>
      </w:r>
      <w:r w:rsidRPr="00A5746B">
        <w:t>момент разработки схемы теплоснабжения.</w:t>
      </w:r>
      <w:r w:rsidR="00BE3D06" w:rsidRPr="00A5746B">
        <w:t xml:space="preserve"> В качестве исходных данных</w:t>
      </w:r>
      <w:r w:rsidRPr="00A5746B">
        <w:t xml:space="preserve"> принимаются с</w:t>
      </w:r>
      <w:r w:rsidR="00BE3D06" w:rsidRPr="00A5746B">
        <w:t xml:space="preserve"> данные</w:t>
      </w:r>
      <w:r w:rsidRPr="00A5746B">
        <w:t xml:space="preserve"> портала по</w:t>
      </w:r>
      <w:r w:rsidRPr="00A5746B">
        <w:rPr>
          <w:spacing w:val="1"/>
        </w:rPr>
        <w:t xml:space="preserve"> </w:t>
      </w:r>
      <w:r w:rsidRPr="00A5746B">
        <w:t>раскрытию информации, подлежащих свободному д</w:t>
      </w:r>
      <w:r w:rsidRPr="00A5746B">
        <w:t>о</w:t>
      </w:r>
      <w:r w:rsidRPr="00A5746B">
        <w:t>ступу (</w:t>
      </w:r>
      <w:hyperlink r:id="rId72">
        <w:r w:rsidRPr="00A5746B">
          <w:rPr>
            <w:u w:val="single"/>
          </w:rPr>
          <w:t>http://ri.eias.ru</w:t>
        </w:r>
      </w:hyperlink>
      <w:r w:rsidRPr="00A5746B">
        <w:t>) и данны</w:t>
      </w:r>
      <w:r w:rsidR="00BE3D06" w:rsidRPr="00A5746B">
        <w:t>е</w:t>
      </w:r>
      <w:r w:rsidRPr="00A5746B">
        <w:t xml:space="preserve"> от</w:t>
      </w:r>
      <w:r w:rsidRPr="00A5746B">
        <w:rPr>
          <w:spacing w:val="1"/>
        </w:rPr>
        <w:t xml:space="preserve"> </w:t>
      </w:r>
      <w:r w:rsidRPr="00A5746B">
        <w:t>ТСО.</w:t>
      </w:r>
      <w:r w:rsidRPr="00A5746B">
        <w:rPr>
          <w:spacing w:val="1"/>
        </w:rPr>
        <w:t xml:space="preserve"> </w:t>
      </w:r>
    </w:p>
    <w:p w:rsidR="00302B66" w:rsidRPr="00A5746B" w:rsidRDefault="00302B66" w:rsidP="0006129B">
      <w:pPr>
        <w:ind w:firstLine="567"/>
        <w:rPr>
          <w:szCs w:val="24"/>
          <w:lang w:eastAsia="ar-SA"/>
        </w:rPr>
      </w:pPr>
      <w:r w:rsidRPr="00A5746B">
        <w:rPr>
          <w:szCs w:val="24"/>
          <w:lang w:eastAsia="ar-SA"/>
        </w:rPr>
        <w:t>Индексы-дефляторы, принятые для прогноза производственных расходов и тарифов на покупные энергоносители и воду определены на основе следующих документов:</w:t>
      </w:r>
    </w:p>
    <w:p w:rsidR="001B12F6" w:rsidRPr="00A5746B" w:rsidRDefault="001B12F6" w:rsidP="001B12F6">
      <w:pPr>
        <w:ind w:firstLine="567"/>
      </w:pPr>
      <w:r w:rsidRPr="00A5746B">
        <w:t>1) Прогноз социально-экономического развития РФ на 2023 год и на плановый период 2024 и 2025 годов (опубликован на сайте Минэк</w:t>
      </w:r>
      <w:r w:rsidRPr="00A5746B">
        <w:t>о</w:t>
      </w:r>
      <w:r w:rsidRPr="00A5746B">
        <w:t>номразвития РФ, от 28.09.2022 г.);</w:t>
      </w:r>
    </w:p>
    <w:p w:rsidR="00302B66" w:rsidRPr="00A5746B" w:rsidRDefault="00CC521F" w:rsidP="0006129B">
      <w:pPr>
        <w:ind w:firstLine="567"/>
      </w:pPr>
      <w:r w:rsidRPr="00A5746B">
        <w:t>2)</w:t>
      </w:r>
      <w:r w:rsidR="00302B66" w:rsidRPr="00A5746B">
        <w:t xml:space="preserve"> Прогноз социально-экономического развития Российской Федерации на перио</w:t>
      </w:r>
      <w:r w:rsidR="00787B99" w:rsidRPr="00A5746B">
        <w:t xml:space="preserve">д </w:t>
      </w:r>
      <w:r w:rsidR="00302B66" w:rsidRPr="00A5746B">
        <w:t>до 2024 года опубликован на сайте Минэкономразв</w:t>
      </w:r>
      <w:r w:rsidR="00302B66" w:rsidRPr="00A5746B">
        <w:t>и</w:t>
      </w:r>
      <w:r w:rsidR="00302B66" w:rsidRPr="00A5746B">
        <w:t>тия РФ 30.09.2019 г.).</w:t>
      </w:r>
    </w:p>
    <w:p w:rsidR="00CA191E" w:rsidRPr="00A5746B" w:rsidRDefault="00CA191E" w:rsidP="0006129B">
      <w:bookmarkStart w:id="308" w:name="_Toc510893988"/>
    </w:p>
    <w:p w:rsidR="00302B66" w:rsidRPr="00A5746B" w:rsidRDefault="00302B66" w:rsidP="0006129B">
      <w:r w:rsidRPr="00A5746B">
        <w:t xml:space="preserve">Таблица </w:t>
      </w:r>
      <w:r w:rsidR="008A3CE6" w:rsidRPr="00A5746B">
        <w:fldChar w:fldCharType="begin"/>
      </w:r>
      <w:r w:rsidR="006972A4" w:rsidRPr="00A5746B">
        <w:instrText xml:space="preserve"> SEQ Таблица \* ARABIC </w:instrText>
      </w:r>
      <w:r w:rsidR="008A3CE6" w:rsidRPr="00A5746B">
        <w:fldChar w:fldCharType="separate"/>
      </w:r>
      <w:r w:rsidR="00A5746B" w:rsidRPr="00A5746B">
        <w:rPr>
          <w:noProof/>
        </w:rPr>
        <w:t>66</w:t>
      </w:r>
      <w:r w:rsidR="008A3CE6" w:rsidRPr="00A5746B">
        <w:rPr>
          <w:noProof/>
        </w:rPr>
        <w:fldChar w:fldCharType="end"/>
      </w:r>
      <w:r w:rsidRPr="00A5746B">
        <w:t xml:space="preserve"> – Индексы-дефляторы, принятые для прогноза производственных расходов и тарифов на покупные энергоносители и воду</w:t>
      </w:r>
      <w:bookmarkEnd w:id="308"/>
      <w:r w:rsidRPr="00A5746B">
        <w:t xml:space="preserve"> (базовый вариант развития)</w:t>
      </w:r>
    </w:p>
    <w:tbl>
      <w:tblPr>
        <w:tblW w:w="494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9"/>
        <w:gridCol w:w="3170"/>
        <w:gridCol w:w="787"/>
        <w:gridCol w:w="787"/>
        <w:gridCol w:w="787"/>
        <w:gridCol w:w="787"/>
        <w:gridCol w:w="787"/>
        <w:gridCol w:w="956"/>
        <w:gridCol w:w="956"/>
        <w:gridCol w:w="956"/>
        <w:gridCol w:w="778"/>
        <w:gridCol w:w="956"/>
        <w:gridCol w:w="748"/>
        <w:gridCol w:w="956"/>
        <w:gridCol w:w="927"/>
      </w:tblGrid>
      <w:tr w:rsidR="00873E8F" w:rsidRPr="00A5746B" w:rsidTr="00FA4FBE">
        <w:trPr>
          <w:cantSplit/>
          <w:tblHeader/>
        </w:trPr>
        <w:tc>
          <w:tcPr>
            <w:tcW w:w="188" w:type="pct"/>
            <w:vMerge w:val="restart"/>
            <w:tcBorders>
              <w:top w:val="single" w:sz="4" w:space="0" w:color="auto"/>
              <w:left w:val="single" w:sz="4" w:space="0" w:color="auto"/>
              <w:right w:val="single" w:sz="4" w:space="0" w:color="auto"/>
            </w:tcBorders>
            <w:vAlign w:val="center"/>
          </w:tcPr>
          <w:p w:rsidR="00E44D80" w:rsidRPr="00A5746B" w:rsidRDefault="00E44D80" w:rsidP="0006129B">
            <w:pPr>
              <w:jc w:val="center"/>
              <w:rPr>
                <w:sz w:val="22"/>
              </w:rPr>
            </w:pPr>
            <w:r w:rsidRPr="00A5746B">
              <w:rPr>
                <w:sz w:val="22"/>
              </w:rPr>
              <w:t>№ п/п</w:t>
            </w:r>
          </w:p>
        </w:tc>
        <w:tc>
          <w:tcPr>
            <w:tcW w:w="1064" w:type="pct"/>
            <w:vMerge w:val="restart"/>
            <w:tcBorders>
              <w:top w:val="single" w:sz="4" w:space="0" w:color="auto"/>
              <w:left w:val="single" w:sz="4" w:space="0" w:color="auto"/>
              <w:right w:val="single" w:sz="4" w:space="0" w:color="auto"/>
            </w:tcBorders>
            <w:noWrap/>
            <w:vAlign w:val="center"/>
          </w:tcPr>
          <w:p w:rsidR="00E44D80" w:rsidRPr="00A5746B" w:rsidRDefault="00E44D80" w:rsidP="0006129B">
            <w:pPr>
              <w:jc w:val="left"/>
              <w:rPr>
                <w:sz w:val="22"/>
              </w:rPr>
            </w:pPr>
            <w:r w:rsidRPr="00A5746B">
              <w:rPr>
                <w:sz w:val="22"/>
              </w:rPr>
              <w:t>Наименование</w:t>
            </w:r>
          </w:p>
        </w:tc>
        <w:tc>
          <w:tcPr>
            <w:tcW w:w="3748" w:type="pct"/>
            <w:gridSpan w:val="13"/>
            <w:tcBorders>
              <w:top w:val="single" w:sz="4" w:space="0" w:color="auto"/>
              <w:left w:val="single" w:sz="4" w:space="0" w:color="auto"/>
              <w:bottom w:val="single" w:sz="4" w:space="0" w:color="auto"/>
              <w:right w:val="single" w:sz="4" w:space="0" w:color="auto"/>
            </w:tcBorders>
            <w:noWrap/>
            <w:vAlign w:val="center"/>
          </w:tcPr>
          <w:p w:rsidR="00E44D80" w:rsidRPr="00A5746B" w:rsidRDefault="00E44D80" w:rsidP="0006129B">
            <w:pPr>
              <w:jc w:val="center"/>
              <w:rPr>
                <w:sz w:val="22"/>
              </w:rPr>
            </w:pPr>
            <w:r w:rsidRPr="00A5746B">
              <w:rPr>
                <w:sz w:val="22"/>
              </w:rPr>
              <w:t>Период, год</w:t>
            </w:r>
          </w:p>
        </w:tc>
      </w:tr>
      <w:tr w:rsidR="00873E8F" w:rsidRPr="00A5746B" w:rsidTr="00FA4FBE">
        <w:trPr>
          <w:cantSplit/>
          <w:tblHeader/>
        </w:trPr>
        <w:tc>
          <w:tcPr>
            <w:tcW w:w="188" w:type="pct"/>
            <w:vMerge/>
            <w:tcBorders>
              <w:left w:val="single" w:sz="4" w:space="0" w:color="auto"/>
              <w:bottom w:val="single" w:sz="4" w:space="0" w:color="auto"/>
              <w:right w:val="single" w:sz="4" w:space="0" w:color="auto"/>
            </w:tcBorders>
            <w:vAlign w:val="center"/>
          </w:tcPr>
          <w:p w:rsidR="00E44D80" w:rsidRPr="00A5746B" w:rsidRDefault="00E44D80" w:rsidP="0006129B">
            <w:pPr>
              <w:jc w:val="center"/>
              <w:rPr>
                <w:sz w:val="22"/>
              </w:rPr>
            </w:pPr>
          </w:p>
        </w:tc>
        <w:tc>
          <w:tcPr>
            <w:tcW w:w="1064" w:type="pct"/>
            <w:vMerge/>
            <w:tcBorders>
              <w:left w:val="single" w:sz="4" w:space="0" w:color="auto"/>
              <w:bottom w:val="single" w:sz="4" w:space="0" w:color="auto"/>
              <w:right w:val="single" w:sz="4" w:space="0" w:color="auto"/>
            </w:tcBorders>
            <w:noWrap/>
            <w:vAlign w:val="center"/>
          </w:tcPr>
          <w:p w:rsidR="00E44D80" w:rsidRPr="00A5746B" w:rsidRDefault="00E44D80" w:rsidP="0006129B">
            <w:pPr>
              <w:jc w:val="left"/>
              <w:rPr>
                <w:sz w:val="22"/>
              </w:rPr>
            </w:pPr>
          </w:p>
        </w:tc>
        <w:tc>
          <w:tcPr>
            <w:tcW w:w="264" w:type="pct"/>
            <w:tcBorders>
              <w:top w:val="single" w:sz="4" w:space="0" w:color="auto"/>
              <w:left w:val="single" w:sz="4" w:space="0" w:color="auto"/>
              <w:bottom w:val="single" w:sz="4" w:space="0" w:color="auto"/>
              <w:right w:val="single" w:sz="4" w:space="0" w:color="auto"/>
            </w:tcBorders>
            <w:noWrap/>
            <w:vAlign w:val="center"/>
          </w:tcPr>
          <w:p w:rsidR="00E44D80" w:rsidRPr="00A5746B" w:rsidRDefault="00E44D80" w:rsidP="0006129B">
            <w:pPr>
              <w:jc w:val="center"/>
              <w:rPr>
                <w:sz w:val="22"/>
              </w:rPr>
            </w:pPr>
            <w:r w:rsidRPr="00A5746B">
              <w:rPr>
                <w:sz w:val="22"/>
              </w:rPr>
              <w:t>2021</w:t>
            </w:r>
          </w:p>
        </w:tc>
        <w:tc>
          <w:tcPr>
            <w:tcW w:w="264" w:type="pct"/>
            <w:tcBorders>
              <w:top w:val="single" w:sz="4" w:space="0" w:color="auto"/>
              <w:left w:val="single" w:sz="4" w:space="0" w:color="auto"/>
              <w:bottom w:val="single" w:sz="4" w:space="0" w:color="auto"/>
              <w:right w:val="single" w:sz="4" w:space="0" w:color="auto"/>
            </w:tcBorders>
            <w:noWrap/>
            <w:vAlign w:val="center"/>
          </w:tcPr>
          <w:p w:rsidR="00E44D80" w:rsidRPr="00A5746B" w:rsidRDefault="00E44D80" w:rsidP="0006129B">
            <w:pPr>
              <w:jc w:val="center"/>
              <w:rPr>
                <w:sz w:val="22"/>
              </w:rPr>
            </w:pPr>
            <w:r w:rsidRPr="00A5746B">
              <w:rPr>
                <w:sz w:val="22"/>
              </w:rPr>
              <w:t xml:space="preserve">2022 </w:t>
            </w:r>
          </w:p>
        </w:tc>
        <w:tc>
          <w:tcPr>
            <w:tcW w:w="264" w:type="pct"/>
            <w:tcBorders>
              <w:top w:val="single" w:sz="4" w:space="0" w:color="auto"/>
              <w:left w:val="single" w:sz="4" w:space="0" w:color="auto"/>
              <w:bottom w:val="single" w:sz="4" w:space="0" w:color="auto"/>
              <w:right w:val="single" w:sz="4" w:space="0" w:color="auto"/>
            </w:tcBorders>
            <w:noWrap/>
            <w:vAlign w:val="center"/>
          </w:tcPr>
          <w:p w:rsidR="00E44D80" w:rsidRPr="00A5746B" w:rsidRDefault="00E44D80" w:rsidP="0006129B">
            <w:pPr>
              <w:jc w:val="center"/>
              <w:rPr>
                <w:sz w:val="22"/>
              </w:rPr>
            </w:pPr>
            <w:r w:rsidRPr="00A5746B">
              <w:rPr>
                <w:sz w:val="22"/>
              </w:rPr>
              <w:t>2023</w:t>
            </w:r>
          </w:p>
        </w:tc>
        <w:tc>
          <w:tcPr>
            <w:tcW w:w="264" w:type="pct"/>
            <w:tcBorders>
              <w:top w:val="single" w:sz="4" w:space="0" w:color="auto"/>
              <w:left w:val="single" w:sz="4" w:space="0" w:color="auto"/>
              <w:bottom w:val="single" w:sz="4" w:space="0" w:color="auto"/>
              <w:right w:val="single" w:sz="4" w:space="0" w:color="auto"/>
            </w:tcBorders>
            <w:noWrap/>
            <w:vAlign w:val="center"/>
          </w:tcPr>
          <w:p w:rsidR="00E44D80" w:rsidRPr="00A5746B" w:rsidRDefault="00E44D80" w:rsidP="0006129B">
            <w:pPr>
              <w:jc w:val="center"/>
              <w:rPr>
                <w:sz w:val="22"/>
              </w:rPr>
            </w:pPr>
            <w:r w:rsidRPr="00A5746B">
              <w:rPr>
                <w:sz w:val="22"/>
              </w:rPr>
              <w:t>2024</w:t>
            </w:r>
          </w:p>
        </w:tc>
        <w:tc>
          <w:tcPr>
            <w:tcW w:w="264" w:type="pct"/>
            <w:tcBorders>
              <w:top w:val="single" w:sz="4" w:space="0" w:color="auto"/>
              <w:left w:val="single" w:sz="4" w:space="0" w:color="auto"/>
              <w:bottom w:val="single" w:sz="4" w:space="0" w:color="auto"/>
              <w:right w:val="single" w:sz="4" w:space="0" w:color="auto"/>
            </w:tcBorders>
            <w:noWrap/>
            <w:vAlign w:val="center"/>
          </w:tcPr>
          <w:p w:rsidR="00E44D80" w:rsidRPr="00A5746B" w:rsidRDefault="00E44D80" w:rsidP="0006129B">
            <w:pPr>
              <w:jc w:val="center"/>
              <w:rPr>
                <w:sz w:val="22"/>
              </w:rPr>
            </w:pPr>
            <w:r w:rsidRPr="00A5746B">
              <w:rPr>
                <w:sz w:val="22"/>
              </w:rPr>
              <w:t>2025</w:t>
            </w:r>
          </w:p>
        </w:tc>
        <w:tc>
          <w:tcPr>
            <w:tcW w:w="321" w:type="pct"/>
            <w:tcBorders>
              <w:top w:val="single" w:sz="4" w:space="0" w:color="auto"/>
              <w:left w:val="single" w:sz="4" w:space="0" w:color="auto"/>
              <w:bottom w:val="single" w:sz="4" w:space="0" w:color="auto"/>
              <w:right w:val="single" w:sz="4" w:space="0" w:color="auto"/>
            </w:tcBorders>
            <w:noWrap/>
            <w:vAlign w:val="center"/>
          </w:tcPr>
          <w:p w:rsidR="00E44D80" w:rsidRPr="00A5746B" w:rsidRDefault="00E44D80" w:rsidP="0006129B">
            <w:pPr>
              <w:jc w:val="center"/>
              <w:rPr>
                <w:sz w:val="22"/>
              </w:rPr>
            </w:pPr>
            <w:r w:rsidRPr="00A5746B">
              <w:rPr>
                <w:sz w:val="22"/>
              </w:rPr>
              <w:t>2026</w:t>
            </w:r>
          </w:p>
        </w:tc>
        <w:tc>
          <w:tcPr>
            <w:tcW w:w="321" w:type="pct"/>
            <w:tcBorders>
              <w:top w:val="single" w:sz="4" w:space="0" w:color="auto"/>
              <w:left w:val="single" w:sz="4" w:space="0" w:color="auto"/>
              <w:bottom w:val="single" w:sz="4" w:space="0" w:color="auto"/>
              <w:right w:val="single" w:sz="4" w:space="0" w:color="auto"/>
            </w:tcBorders>
            <w:noWrap/>
            <w:vAlign w:val="center"/>
          </w:tcPr>
          <w:p w:rsidR="00E44D80" w:rsidRPr="00A5746B" w:rsidRDefault="00E44D80" w:rsidP="0006129B">
            <w:pPr>
              <w:jc w:val="center"/>
              <w:rPr>
                <w:sz w:val="22"/>
              </w:rPr>
            </w:pPr>
            <w:r w:rsidRPr="00A5746B">
              <w:rPr>
                <w:sz w:val="22"/>
              </w:rPr>
              <w:t>2027</w:t>
            </w:r>
          </w:p>
        </w:tc>
        <w:tc>
          <w:tcPr>
            <w:tcW w:w="321" w:type="pct"/>
            <w:tcBorders>
              <w:top w:val="single" w:sz="4" w:space="0" w:color="auto"/>
              <w:left w:val="single" w:sz="4" w:space="0" w:color="auto"/>
              <w:bottom w:val="single" w:sz="4" w:space="0" w:color="auto"/>
              <w:right w:val="single" w:sz="4" w:space="0" w:color="auto"/>
            </w:tcBorders>
            <w:noWrap/>
            <w:vAlign w:val="center"/>
          </w:tcPr>
          <w:p w:rsidR="00E44D80" w:rsidRPr="00A5746B" w:rsidRDefault="00E44D80" w:rsidP="0006129B">
            <w:pPr>
              <w:jc w:val="center"/>
              <w:rPr>
                <w:sz w:val="22"/>
              </w:rPr>
            </w:pPr>
            <w:r w:rsidRPr="00A5746B">
              <w:rPr>
                <w:sz w:val="22"/>
              </w:rPr>
              <w:t>2028</w:t>
            </w:r>
          </w:p>
        </w:tc>
        <w:tc>
          <w:tcPr>
            <w:tcW w:w="261" w:type="pct"/>
            <w:tcBorders>
              <w:top w:val="single" w:sz="4" w:space="0" w:color="auto"/>
              <w:left w:val="single" w:sz="4" w:space="0" w:color="auto"/>
              <w:bottom w:val="single" w:sz="4" w:space="0" w:color="auto"/>
              <w:right w:val="single" w:sz="4" w:space="0" w:color="auto"/>
            </w:tcBorders>
            <w:noWrap/>
            <w:vAlign w:val="center"/>
          </w:tcPr>
          <w:p w:rsidR="00E44D80" w:rsidRPr="00A5746B" w:rsidRDefault="00E44D80" w:rsidP="0006129B">
            <w:pPr>
              <w:jc w:val="center"/>
              <w:rPr>
                <w:sz w:val="22"/>
              </w:rPr>
            </w:pPr>
            <w:r w:rsidRPr="00A5746B">
              <w:rPr>
                <w:sz w:val="22"/>
              </w:rPr>
              <w:t>2029</w:t>
            </w:r>
          </w:p>
        </w:tc>
        <w:tc>
          <w:tcPr>
            <w:tcW w:w="321" w:type="pct"/>
            <w:tcBorders>
              <w:top w:val="single" w:sz="4" w:space="0" w:color="auto"/>
              <w:left w:val="single" w:sz="4" w:space="0" w:color="auto"/>
              <w:bottom w:val="single" w:sz="4" w:space="0" w:color="auto"/>
              <w:right w:val="single" w:sz="4" w:space="0" w:color="auto"/>
            </w:tcBorders>
            <w:noWrap/>
            <w:vAlign w:val="center"/>
          </w:tcPr>
          <w:p w:rsidR="00E44D80" w:rsidRPr="00A5746B" w:rsidRDefault="00E44D80" w:rsidP="0006129B">
            <w:pPr>
              <w:jc w:val="center"/>
              <w:rPr>
                <w:sz w:val="22"/>
              </w:rPr>
            </w:pPr>
            <w:r w:rsidRPr="00A5746B">
              <w:rPr>
                <w:sz w:val="22"/>
              </w:rPr>
              <w:t>2030</w:t>
            </w:r>
          </w:p>
        </w:tc>
        <w:tc>
          <w:tcPr>
            <w:tcW w:w="251" w:type="pct"/>
            <w:tcBorders>
              <w:top w:val="single" w:sz="4" w:space="0" w:color="auto"/>
              <w:left w:val="single" w:sz="4" w:space="0" w:color="auto"/>
              <w:bottom w:val="single" w:sz="4" w:space="0" w:color="auto"/>
              <w:right w:val="single" w:sz="4" w:space="0" w:color="auto"/>
            </w:tcBorders>
            <w:noWrap/>
            <w:vAlign w:val="center"/>
          </w:tcPr>
          <w:p w:rsidR="00E44D80" w:rsidRPr="00A5746B" w:rsidRDefault="00E44D80" w:rsidP="0006129B">
            <w:pPr>
              <w:jc w:val="center"/>
              <w:rPr>
                <w:sz w:val="22"/>
              </w:rPr>
            </w:pPr>
            <w:r w:rsidRPr="00A5746B">
              <w:rPr>
                <w:sz w:val="22"/>
              </w:rPr>
              <w:t>2031</w:t>
            </w:r>
          </w:p>
        </w:tc>
        <w:tc>
          <w:tcPr>
            <w:tcW w:w="321" w:type="pct"/>
            <w:tcBorders>
              <w:top w:val="single" w:sz="4" w:space="0" w:color="auto"/>
              <w:left w:val="single" w:sz="4" w:space="0" w:color="auto"/>
              <w:bottom w:val="single" w:sz="4" w:space="0" w:color="auto"/>
              <w:right w:val="single" w:sz="4" w:space="0" w:color="auto"/>
            </w:tcBorders>
            <w:noWrap/>
            <w:vAlign w:val="center"/>
          </w:tcPr>
          <w:p w:rsidR="00E44D80" w:rsidRPr="00A5746B" w:rsidRDefault="00E44D80" w:rsidP="0006129B">
            <w:pPr>
              <w:jc w:val="center"/>
              <w:rPr>
                <w:sz w:val="22"/>
              </w:rPr>
            </w:pPr>
            <w:r w:rsidRPr="00A5746B">
              <w:rPr>
                <w:sz w:val="22"/>
              </w:rPr>
              <w:t>2032</w:t>
            </w:r>
          </w:p>
        </w:tc>
        <w:tc>
          <w:tcPr>
            <w:tcW w:w="311" w:type="pct"/>
            <w:tcBorders>
              <w:top w:val="single" w:sz="4" w:space="0" w:color="auto"/>
              <w:left w:val="single" w:sz="4" w:space="0" w:color="auto"/>
              <w:bottom w:val="single" w:sz="4" w:space="0" w:color="auto"/>
              <w:right w:val="single" w:sz="4" w:space="0" w:color="auto"/>
            </w:tcBorders>
            <w:noWrap/>
            <w:vAlign w:val="center"/>
          </w:tcPr>
          <w:p w:rsidR="00E44D80" w:rsidRPr="00A5746B" w:rsidRDefault="00E44D80" w:rsidP="0006129B">
            <w:pPr>
              <w:jc w:val="center"/>
              <w:rPr>
                <w:sz w:val="22"/>
              </w:rPr>
            </w:pPr>
            <w:r w:rsidRPr="00A5746B">
              <w:rPr>
                <w:sz w:val="22"/>
              </w:rPr>
              <w:t>2033</w:t>
            </w:r>
          </w:p>
        </w:tc>
      </w:tr>
      <w:tr w:rsidR="00873E8F" w:rsidRPr="00A5746B" w:rsidTr="00FA4FBE">
        <w:tc>
          <w:tcPr>
            <w:tcW w:w="188" w:type="pct"/>
            <w:tcBorders>
              <w:top w:val="single" w:sz="4" w:space="0" w:color="auto"/>
              <w:left w:val="single" w:sz="4" w:space="0" w:color="auto"/>
              <w:bottom w:val="single" w:sz="4" w:space="0" w:color="auto"/>
              <w:right w:val="single" w:sz="4" w:space="0" w:color="auto"/>
            </w:tcBorders>
            <w:vAlign w:val="center"/>
          </w:tcPr>
          <w:p w:rsidR="00FA4FBE" w:rsidRPr="00A5746B" w:rsidRDefault="00FA4FBE" w:rsidP="0006129B">
            <w:pPr>
              <w:jc w:val="center"/>
              <w:rPr>
                <w:bCs/>
                <w:sz w:val="22"/>
              </w:rPr>
            </w:pPr>
            <w:r w:rsidRPr="00A5746B">
              <w:rPr>
                <w:bCs/>
                <w:sz w:val="22"/>
              </w:rPr>
              <w:t>1</w:t>
            </w:r>
          </w:p>
        </w:tc>
        <w:tc>
          <w:tcPr>
            <w:tcW w:w="1064" w:type="pct"/>
            <w:tcBorders>
              <w:top w:val="single" w:sz="4" w:space="0" w:color="auto"/>
              <w:left w:val="single" w:sz="4" w:space="0" w:color="auto"/>
              <w:bottom w:val="single" w:sz="4" w:space="0" w:color="auto"/>
              <w:right w:val="single" w:sz="4" w:space="0" w:color="auto"/>
            </w:tcBorders>
            <w:vAlign w:val="center"/>
          </w:tcPr>
          <w:p w:rsidR="00FA4FBE" w:rsidRPr="00A5746B" w:rsidRDefault="00FA4FBE" w:rsidP="0006129B">
            <w:pPr>
              <w:jc w:val="left"/>
              <w:rPr>
                <w:sz w:val="22"/>
              </w:rPr>
            </w:pPr>
            <w:r w:rsidRPr="00A5746B">
              <w:rPr>
                <w:bCs/>
                <w:sz w:val="22"/>
              </w:rPr>
              <w:t xml:space="preserve">Индекс потребительских цен (ИПЦ), </w:t>
            </w:r>
            <w:r w:rsidRPr="00A5746B">
              <w:rPr>
                <w:b/>
                <w:bCs/>
                <w:i/>
                <w:iCs/>
                <w:sz w:val="22"/>
              </w:rPr>
              <w:t>I</w:t>
            </w:r>
            <w:r w:rsidRPr="00A5746B">
              <w:rPr>
                <w:b/>
                <w:bCs/>
                <w:i/>
                <w:iCs/>
                <w:sz w:val="22"/>
                <w:vertAlign w:val="subscript"/>
              </w:rPr>
              <w:t>ИПЦ,i</w:t>
            </w:r>
          </w:p>
        </w:tc>
        <w:tc>
          <w:tcPr>
            <w:tcW w:w="264" w:type="pct"/>
            <w:tcBorders>
              <w:top w:val="single" w:sz="4" w:space="0" w:color="auto"/>
              <w:left w:val="single" w:sz="4" w:space="0" w:color="auto"/>
              <w:bottom w:val="single" w:sz="4" w:space="0" w:color="auto"/>
              <w:right w:val="single" w:sz="4" w:space="0" w:color="auto"/>
            </w:tcBorders>
            <w:noWrap/>
            <w:vAlign w:val="center"/>
          </w:tcPr>
          <w:p w:rsidR="00FA4FBE" w:rsidRPr="00A5746B" w:rsidRDefault="00FA4FBE" w:rsidP="00FA4FBE">
            <w:pPr>
              <w:jc w:val="center"/>
              <w:rPr>
                <w:sz w:val="22"/>
              </w:rPr>
            </w:pPr>
            <w:r w:rsidRPr="00A5746B">
              <w:rPr>
                <w:sz w:val="22"/>
              </w:rPr>
              <w:t>1,037</w:t>
            </w:r>
          </w:p>
        </w:tc>
        <w:tc>
          <w:tcPr>
            <w:tcW w:w="264" w:type="pct"/>
            <w:tcBorders>
              <w:top w:val="single" w:sz="4" w:space="0" w:color="auto"/>
              <w:left w:val="single" w:sz="4" w:space="0" w:color="auto"/>
              <w:bottom w:val="single" w:sz="4" w:space="0" w:color="auto"/>
              <w:right w:val="single" w:sz="4" w:space="0" w:color="auto"/>
            </w:tcBorders>
            <w:noWrap/>
            <w:vAlign w:val="center"/>
          </w:tcPr>
          <w:p w:rsidR="00FA4FBE" w:rsidRPr="00A5746B" w:rsidRDefault="00FA4FBE" w:rsidP="00FA4FBE">
            <w:pPr>
              <w:jc w:val="center"/>
              <w:rPr>
                <w:sz w:val="22"/>
              </w:rPr>
            </w:pPr>
            <w:r w:rsidRPr="00A5746B">
              <w:rPr>
                <w:sz w:val="22"/>
              </w:rPr>
              <w:t>1,124</w:t>
            </w:r>
          </w:p>
        </w:tc>
        <w:tc>
          <w:tcPr>
            <w:tcW w:w="264" w:type="pct"/>
            <w:tcBorders>
              <w:top w:val="single" w:sz="4" w:space="0" w:color="auto"/>
              <w:left w:val="single" w:sz="4" w:space="0" w:color="auto"/>
              <w:bottom w:val="single" w:sz="4" w:space="0" w:color="auto"/>
              <w:right w:val="single" w:sz="4" w:space="0" w:color="auto"/>
            </w:tcBorders>
            <w:noWrap/>
            <w:vAlign w:val="center"/>
          </w:tcPr>
          <w:p w:rsidR="00FA4FBE" w:rsidRPr="00A5746B" w:rsidRDefault="00FA4FBE" w:rsidP="00FA4FBE">
            <w:pPr>
              <w:jc w:val="center"/>
              <w:rPr>
                <w:sz w:val="22"/>
              </w:rPr>
            </w:pPr>
            <w:r w:rsidRPr="00A5746B">
              <w:rPr>
                <w:sz w:val="22"/>
              </w:rPr>
              <w:t>1,055</w:t>
            </w:r>
          </w:p>
        </w:tc>
        <w:tc>
          <w:tcPr>
            <w:tcW w:w="264" w:type="pct"/>
            <w:tcBorders>
              <w:top w:val="single" w:sz="4" w:space="0" w:color="auto"/>
              <w:left w:val="single" w:sz="4" w:space="0" w:color="auto"/>
              <w:bottom w:val="single" w:sz="4" w:space="0" w:color="auto"/>
              <w:right w:val="single" w:sz="4" w:space="0" w:color="auto"/>
            </w:tcBorders>
            <w:noWrap/>
            <w:vAlign w:val="center"/>
          </w:tcPr>
          <w:p w:rsidR="00FA4FBE" w:rsidRPr="00A5746B" w:rsidRDefault="00FA4FBE" w:rsidP="00FA4FBE">
            <w:pPr>
              <w:jc w:val="center"/>
              <w:rPr>
                <w:sz w:val="22"/>
              </w:rPr>
            </w:pPr>
            <w:r w:rsidRPr="00A5746B">
              <w:rPr>
                <w:sz w:val="22"/>
              </w:rPr>
              <w:t>1,040</w:t>
            </w:r>
          </w:p>
        </w:tc>
        <w:tc>
          <w:tcPr>
            <w:tcW w:w="264" w:type="pct"/>
            <w:tcBorders>
              <w:top w:val="single" w:sz="4" w:space="0" w:color="auto"/>
              <w:left w:val="single" w:sz="4" w:space="0" w:color="auto"/>
              <w:bottom w:val="single" w:sz="4" w:space="0" w:color="auto"/>
              <w:right w:val="single" w:sz="4" w:space="0" w:color="auto"/>
            </w:tcBorders>
            <w:noWrap/>
            <w:vAlign w:val="center"/>
          </w:tcPr>
          <w:p w:rsidR="00FA4FBE" w:rsidRPr="00A5746B" w:rsidRDefault="00FA4FBE" w:rsidP="00FA4FBE">
            <w:pPr>
              <w:jc w:val="center"/>
              <w:rPr>
                <w:sz w:val="22"/>
              </w:rPr>
            </w:pPr>
            <w:r w:rsidRPr="00A5746B">
              <w:rPr>
                <w:sz w:val="22"/>
              </w:rPr>
              <w:t>1,022</w:t>
            </w:r>
          </w:p>
        </w:tc>
        <w:tc>
          <w:tcPr>
            <w:tcW w:w="321" w:type="pct"/>
            <w:tcBorders>
              <w:top w:val="single" w:sz="4" w:space="0" w:color="auto"/>
              <w:left w:val="single" w:sz="4" w:space="0" w:color="auto"/>
              <w:bottom w:val="single" w:sz="4" w:space="0" w:color="auto"/>
              <w:right w:val="single" w:sz="4" w:space="0" w:color="auto"/>
            </w:tcBorders>
            <w:noWrap/>
            <w:vAlign w:val="center"/>
          </w:tcPr>
          <w:p w:rsidR="00FA4FBE" w:rsidRPr="00A5746B" w:rsidRDefault="00FA4FBE" w:rsidP="00FA4FBE">
            <w:pPr>
              <w:jc w:val="center"/>
              <w:rPr>
                <w:sz w:val="22"/>
              </w:rPr>
            </w:pPr>
            <w:r w:rsidRPr="00A5746B">
              <w:rPr>
                <w:sz w:val="22"/>
              </w:rPr>
              <w:t>1,020</w:t>
            </w:r>
          </w:p>
        </w:tc>
        <w:tc>
          <w:tcPr>
            <w:tcW w:w="321" w:type="pct"/>
            <w:tcBorders>
              <w:top w:val="single" w:sz="4" w:space="0" w:color="auto"/>
              <w:left w:val="single" w:sz="4" w:space="0" w:color="auto"/>
              <w:bottom w:val="single" w:sz="4" w:space="0" w:color="auto"/>
              <w:right w:val="single" w:sz="4" w:space="0" w:color="auto"/>
            </w:tcBorders>
            <w:noWrap/>
            <w:vAlign w:val="center"/>
          </w:tcPr>
          <w:p w:rsidR="00FA4FBE" w:rsidRPr="00A5746B" w:rsidRDefault="00FA4FBE" w:rsidP="00FA4FBE">
            <w:pPr>
              <w:jc w:val="center"/>
              <w:rPr>
                <w:sz w:val="22"/>
              </w:rPr>
            </w:pPr>
            <w:r w:rsidRPr="00A5746B">
              <w:rPr>
                <w:sz w:val="22"/>
              </w:rPr>
              <w:t>1,020</w:t>
            </w:r>
          </w:p>
        </w:tc>
        <w:tc>
          <w:tcPr>
            <w:tcW w:w="321" w:type="pct"/>
            <w:tcBorders>
              <w:top w:val="single" w:sz="4" w:space="0" w:color="auto"/>
              <w:left w:val="single" w:sz="4" w:space="0" w:color="auto"/>
              <w:bottom w:val="single" w:sz="4" w:space="0" w:color="auto"/>
              <w:right w:val="single" w:sz="4" w:space="0" w:color="auto"/>
            </w:tcBorders>
            <w:noWrap/>
            <w:vAlign w:val="center"/>
          </w:tcPr>
          <w:p w:rsidR="00FA4FBE" w:rsidRPr="00A5746B" w:rsidRDefault="00FA4FBE" w:rsidP="00FA4FBE">
            <w:pPr>
              <w:jc w:val="center"/>
              <w:rPr>
                <w:sz w:val="22"/>
              </w:rPr>
            </w:pPr>
            <w:r w:rsidRPr="00A5746B">
              <w:rPr>
                <w:sz w:val="22"/>
              </w:rPr>
              <w:t>1,020</w:t>
            </w:r>
          </w:p>
        </w:tc>
        <w:tc>
          <w:tcPr>
            <w:tcW w:w="261" w:type="pct"/>
            <w:tcBorders>
              <w:top w:val="single" w:sz="4" w:space="0" w:color="auto"/>
              <w:left w:val="single" w:sz="4" w:space="0" w:color="auto"/>
              <w:bottom w:val="single" w:sz="4" w:space="0" w:color="auto"/>
              <w:right w:val="single" w:sz="4" w:space="0" w:color="auto"/>
            </w:tcBorders>
            <w:noWrap/>
            <w:vAlign w:val="center"/>
          </w:tcPr>
          <w:p w:rsidR="00FA4FBE" w:rsidRPr="00A5746B" w:rsidRDefault="00FA4FBE" w:rsidP="00FA4FBE">
            <w:pPr>
              <w:jc w:val="center"/>
              <w:rPr>
                <w:sz w:val="22"/>
              </w:rPr>
            </w:pPr>
            <w:r w:rsidRPr="00A5746B">
              <w:rPr>
                <w:sz w:val="22"/>
              </w:rPr>
              <w:t>1,020</w:t>
            </w:r>
          </w:p>
        </w:tc>
        <w:tc>
          <w:tcPr>
            <w:tcW w:w="321" w:type="pct"/>
            <w:tcBorders>
              <w:top w:val="single" w:sz="4" w:space="0" w:color="auto"/>
              <w:left w:val="single" w:sz="4" w:space="0" w:color="auto"/>
              <w:bottom w:val="single" w:sz="4" w:space="0" w:color="auto"/>
              <w:right w:val="single" w:sz="4" w:space="0" w:color="auto"/>
            </w:tcBorders>
            <w:noWrap/>
            <w:vAlign w:val="center"/>
          </w:tcPr>
          <w:p w:rsidR="00FA4FBE" w:rsidRPr="00A5746B" w:rsidRDefault="00FA4FBE" w:rsidP="00FA4FBE">
            <w:pPr>
              <w:jc w:val="center"/>
              <w:rPr>
                <w:sz w:val="22"/>
              </w:rPr>
            </w:pPr>
            <w:r w:rsidRPr="00A5746B">
              <w:rPr>
                <w:sz w:val="22"/>
              </w:rPr>
              <w:t>1,020</w:t>
            </w:r>
          </w:p>
        </w:tc>
        <w:tc>
          <w:tcPr>
            <w:tcW w:w="251" w:type="pct"/>
            <w:tcBorders>
              <w:top w:val="single" w:sz="4" w:space="0" w:color="auto"/>
              <w:left w:val="single" w:sz="4" w:space="0" w:color="auto"/>
              <w:bottom w:val="single" w:sz="4" w:space="0" w:color="auto"/>
              <w:right w:val="single" w:sz="4" w:space="0" w:color="auto"/>
            </w:tcBorders>
            <w:noWrap/>
            <w:vAlign w:val="center"/>
          </w:tcPr>
          <w:p w:rsidR="00FA4FBE" w:rsidRPr="00A5746B" w:rsidRDefault="00FA4FBE" w:rsidP="00FA4FBE">
            <w:pPr>
              <w:jc w:val="center"/>
              <w:rPr>
                <w:sz w:val="22"/>
              </w:rPr>
            </w:pPr>
            <w:r w:rsidRPr="00A5746B">
              <w:rPr>
                <w:sz w:val="22"/>
              </w:rPr>
              <w:t>1,02</w:t>
            </w:r>
          </w:p>
        </w:tc>
        <w:tc>
          <w:tcPr>
            <w:tcW w:w="321" w:type="pct"/>
            <w:tcBorders>
              <w:top w:val="single" w:sz="4" w:space="0" w:color="auto"/>
              <w:left w:val="single" w:sz="4" w:space="0" w:color="auto"/>
              <w:bottom w:val="single" w:sz="4" w:space="0" w:color="auto"/>
              <w:right w:val="single" w:sz="4" w:space="0" w:color="auto"/>
            </w:tcBorders>
            <w:noWrap/>
            <w:vAlign w:val="center"/>
          </w:tcPr>
          <w:p w:rsidR="00FA4FBE" w:rsidRPr="00A5746B" w:rsidRDefault="00FA4FBE" w:rsidP="00FA4FBE">
            <w:pPr>
              <w:jc w:val="center"/>
              <w:rPr>
                <w:sz w:val="22"/>
              </w:rPr>
            </w:pPr>
            <w:r w:rsidRPr="00A5746B">
              <w:rPr>
                <w:sz w:val="22"/>
              </w:rPr>
              <w:t>1,02</w:t>
            </w:r>
          </w:p>
        </w:tc>
        <w:tc>
          <w:tcPr>
            <w:tcW w:w="311" w:type="pct"/>
            <w:tcBorders>
              <w:top w:val="single" w:sz="4" w:space="0" w:color="auto"/>
              <w:left w:val="single" w:sz="4" w:space="0" w:color="auto"/>
              <w:bottom w:val="single" w:sz="4" w:space="0" w:color="auto"/>
              <w:right w:val="single" w:sz="4" w:space="0" w:color="auto"/>
            </w:tcBorders>
            <w:noWrap/>
            <w:vAlign w:val="center"/>
          </w:tcPr>
          <w:p w:rsidR="00FA4FBE" w:rsidRPr="00A5746B" w:rsidRDefault="00FA4FBE" w:rsidP="00FA4FBE">
            <w:pPr>
              <w:jc w:val="center"/>
              <w:rPr>
                <w:sz w:val="22"/>
              </w:rPr>
            </w:pPr>
            <w:r w:rsidRPr="00A5746B">
              <w:rPr>
                <w:sz w:val="22"/>
              </w:rPr>
              <w:t>1,02</w:t>
            </w:r>
          </w:p>
        </w:tc>
      </w:tr>
      <w:tr w:rsidR="00873E8F" w:rsidRPr="00A5746B" w:rsidTr="00FA4FBE">
        <w:tc>
          <w:tcPr>
            <w:tcW w:w="188" w:type="pct"/>
            <w:tcBorders>
              <w:top w:val="single" w:sz="4" w:space="0" w:color="auto"/>
              <w:left w:val="single" w:sz="4" w:space="0" w:color="auto"/>
              <w:bottom w:val="single" w:sz="4" w:space="0" w:color="auto"/>
              <w:right w:val="single" w:sz="4" w:space="0" w:color="auto"/>
            </w:tcBorders>
            <w:vAlign w:val="center"/>
          </w:tcPr>
          <w:p w:rsidR="00FA4FBE" w:rsidRPr="00A5746B" w:rsidRDefault="00FA4FBE" w:rsidP="0006129B">
            <w:pPr>
              <w:jc w:val="center"/>
              <w:rPr>
                <w:bCs/>
                <w:sz w:val="22"/>
              </w:rPr>
            </w:pPr>
            <w:r w:rsidRPr="00A5746B">
              <w:rPr>
                <w:bCs/>
                <w:sz w:val="22"/>
              </w:rPr>
              <w:t>2</w:t>
            </w:r>
          </w:p>
        </w:tc>
        <w:tc>
          <w:tcPr>
            <w:tcW w:w="1064" w:type="pct"/>
            <w:tcBorders>
              <w:top w:val="single" w:sz="4" w:space="0" w:color="auto"/>
              <w:left w:val="single" w:sz="4" w:space="0" w:color="auto"/>
              <w:bottom w:val="single" w:sz="4" w:space="0" w:color="auto"/>
              <w:right w:val="single" w:sz="4" w:space="0" w:color="auto"/>
            </w:tcBorders>
            <w:vAlign w:val="center"/>
          </w:tcPr>
          <w:p w:rsidR="00FA4FBE" w:rsidRPr="00A5746B" w:rsidRDefault="00FA4FBE" w:rsidP="0006129B">
            <w:pPr>
              <w:jc w:val="left"/>
              <w:rPr>
                <w:sz w:val="22"/>
              </w:rPr>
            </w:pPr>
            <w:r w:rsidRPr="00A5746B">
              <w:rPr>
                <w:bCs/>
                <w:sz w:val="22"/>
              </w:rPr>
              <w:t>Индекс роста оптовой цены на природный газ (для всех кат</w:t>
            </w:r>
            <w:r w:rsidRPr="00A5746B">
              <w:rPr>
                <w:bCs/>
                <w:sz w:val="22"/>
              </w:rPr>
              <w:t>е</w:t>
            </w:r>
            <w:r w:rsidRPr="00A5746B">
              <w:rPr>
                <w:bCs/>
                <w:sz w:val="22"/>
              </w:rPr>
              <w:t>горий потребителей, за искл</w:t>
            </w:r>
            <w:r w:rsidRPr="00A5746B">
              <w:rPr>
                <w:bCs/>
                <w:sz w:val="22"/>
              </w:rPr>
              <w:t>ю</w:t>
            </w:r>
            <w:r w:rsidRPr="00A5746B">
              <w:rPr>
                <w:bCs/>
                <w:sz w:val="22"/>
              </w:rPr>
              <w:t xml:space="preserve">чением населения), </w:t>
            </w:r>
            <w:r w:rsidRPr="00A5746B">
              <w:rPr>
                <w:b/>
                <w:bCs/>
                <w:i/>
                <w:iCs/>
                <w:sz w:val="22"/>
              </w:rPr>
              <w:t>I</w:t>
            </w:r>
            <w:r w:rsidRPr="00A5746B">
              <w:rPr>
                <w:b/>
                <w:bCs/>
                <w:i/>
                <w:iCs/>
                <w:sz w:val="22"/>
                <w:vertAlign w:val="subscript"/>
              </w:rPr>
              <w:t>ПГ,i</w:t>
            </w:r>
          </w:p>
        </w:tc>
        <w:tc>
          <w:tcPr>
            <w:tcW w:w="264" w:type="pct"/>
            <w:tcBorders>
              <w:top w:val="single" w:sz="4" w:space="0" w:color="auto"/>
              <w:left w:val="single" w:sz="4" w:space="0" w:color="auto"/>
              <w:bottom w:val="single" w:sz="4" w:space="0" w:color="auto"/>
              <w:right w:val="single" w:sz="4" w:space="0" w:color="auto"/>
            </w:tcBorders>
            <w:noWrap/>
            <w:vAlign w:val="center"/>
          </w:tcPr>
          <w:p w:rsidR="00FA4FBE" w:rsidRPr="00A5746B" w:rsidRDefault="00FA4FBE" w:rsidP="00FA4FBE">
            <w:pPr>
              <w:jc w:val="center"/>
              <w:rPr>
                <w:sz w:val="22"/>
              </w:rPr>
            </w:pPr>
            <w:r w:rsidRPr="00A5746B">
              <w:rPr>
                <w:sz w:val="22"/>
              </w:rPr>
              <w:t>1,367</w:t>
            </w:r>
          </w:p>
        </w:tc>
        <w:tc>
          <w:tcPr>
            <w:tcW w:w="264" w:type="pct"/>
            <w:tcBorders>
              <w:top w:val="single" w:sz="4" w:space="0" w:color="auto"/>
              <w:left w:val="single" w:sz="4" w:space="0" w:color="auto"/>
              <w:bottom w:val="single" w:sz="4" w:space="0" w:color="auto"/>
              <w:right w:val="single" w:sz="4" w:space="0" w:color="auto"/>
            </w:tcBorders>
            <w:noWrap/>
            <w:vAlign w:val="center"/>
          </w:tcPr>
          <w:p w:rsidR="00FA4FBE" w:rsidRPr="00A5746B" w:rsidRDefault="00FA4FBE" w:rsidP="00FA4FBE">
            <w:pPr>
              <w:jc w:val="center"/>
              <w:rPr>
                <w:sz w:val="22"/>
              </w:rPr>
            </w:pPr>
            <w:r w:rsidRPr="00A5746B">
              <w:rPr>
                <w:sz w:val="22"/>
              </w:rPr>
              <w:t>1,122</w:t>
            </w:r>
          </w:p>
        </w:tc>
        <w:tc>
          <w:tcPr>
            <w:tcW w:w="264" w:type="pct"/>
            <w:tcBorders>
              <w:top w:val="single" w:sz="4" w:space="0" w:color="auto"/>
              <w:left w:val="single" w:sz="4" w:space="0" w:color="auto"/>
              <w:bottom w:val="single" w:sz="4" w:space="0" w:color="auto"/>
              <w:right w:val="single" w:sz="4" w:space="0" w:color="auto"/>
            </w:tcBorders>
            <w:noWrap/>
            <w:vAlign w:val="center"/>
          </w:tcPr>
          <w:p w:rsidR="00FA4FBE" w:rsidRPr="00A5746B" w:rsidRDefault="00FA4FBE" w:rsidP="00FA4FBE">
            <w:pPr>
              <w:jc w:val="center"/>
              <w:rPr>
                <w:sz w:val="22"/>
              </w:rPr>
            </w:pPr>
            <w:r w:rsidRPr="00A5746B">
              <w:rPr>
                <w:sz w:val="22"/>
              </w:rPr>
              <w:t>0,929</w:t>
            </w:r>
          </w:p>
        </w:tc>
        <w:tc>
          <w:tcPr>
            <w:tcW w:w="264" w:type="pct"/>
            <w:tcBorders>
              <w:top w:val="single" w:sz="4" w:space="0" w:color="auto"/>
              <w:left w:val="single" w:sz="4" w:space="0" w:color="auto"/>
              <w:bottom w:val="single" w:sz="4" w:space="0" w:color="auto"/>
              <w:right w:val="single" w:sz="4" w:space="0" w:color="auto"/>
            </w:tcBorders>
            <w:noWrap/>
            <w:vAlign w:val="center"/>
          </w:tcPr>
          <w:p w:rsidR="00FA4FBE" w:rsidRPr="00A5746B" w:rsidRDefault="00FA4FBE" w:rsidP="00FA4FBE">
            <w:pPr>
              <w:jc w:val="center"/>
              <w:rPr>
                <w:sz w:val="22"/>
              </w:rPr>
            </w:pPr>
            <w:r w:rsidRPr="00A5746B">
              <w:rPr>
                <w:sz w:val="22"/>
              </w:rPr>
              <w:t>0,999</w:t>
            </w:r>
          </w:p>
        </w:tc>
        <w:tc>
          <w:tcPr>
            <w:tcW w:w="264" w:type="pct"/>
            <w:tcBorders>
              <w:top w:val="single" w:sz="4" w:space="0" w:color="auto"/>
              <w:left w:val="single" w:sz="4" w:space="0" w:color="auto"/>
              <w:bottom w:val="single" w:sz="4" w:space="0" w:color="auto"/>
              <w:right w:val="single" w:sz="4" w:space="0" w:color="auto"/>
            </w:tcBorders>
            <w:noWrap/>
            <w:vAlign w:val="center"/>
          </w:tcPr>
          <w:p w:rsidR="00FA4FBE" w:rsidRPr="00A5746B" w:rsidRDefault="00FA4FBE" w:rsidP="00FA4FBE">
            <w:pPr>
              <w:jc w:val="center"/>
              <w:rPr>
                <w:sz w:val="22"/>
              </w:rPr>
            </w:pPr>
            <w:r w:rsidRPr="00A5746B">
              <w:rPr>
                <w:sz w:val="22"/>
              </w:rPr>
              <w:t>1,024</w:t>
            </w:r>
          </w:p>
        </w:tc>
        <w:tc>
          <w:tcPr>
            <w:tcW w:w="321" w:type="pct"/>
            <w:tcBorders>
              <w:top w:val="single" w:sz="4" w:space="0" w:color="auto"/>
              <w:left w:val="single" w:sz="4" w:space="0" w:color="auto"/>
              <w:bottom w:val="single" w:sz="4" w:space="0" w:color="auto"/>
              <w:right w:val="single" w:sz="4" w:space="0" w:color="auto"/>
            </w:tcBorders>
            <w:noWrap/>
            <w:vAlign w:val="center"/>
          </w:tcPr>
          <w:p w:rsidR="00FA4FBE" w:rsidRPr="00A5746B" w:rsidRDefault="00FA4FBE" w:rsidP="00FA4FBE">
            <w:pPr>
              <w:jc w:val="center"/>
              <w:rPr>
                <w:sz w:val="22"/>
              </w:rPr>
            </w:pPr>
            <w:r w:rsidRPr="00A5746B">
              <w:rPr>
                <w:sz w:val="22"/>
              </w:rPr>
              <w:t>1,022</w:t>
            </w:r>
          </w:p>
        </w:tc>
        <w:tc>
          <w:tcPr>
            <w:tcW w:w="321" w:type="pct"/>
            <w:tcBorders>
              <w:top w:val="single" w:sz="4" w:space="0" w:color="auto"/>
              <w:left w:val="single" w:sz="4" w:space="0" w:color="auto"/>
              <w:bottom w:val="single" w:sz="4" w:space="0" w:color="auto"/>
              <w:right w:val="single" w:sz="4" w:space="0" w:color="auto"/>
            </w:tcBorders>
            <w:noWrap/>
            <w:vAlign w:val="center"/>
          </w:tcPr>
          <w:p w:rsidR="00FA4FBE" w:rsidRPr="00A5746B" w:rsidRDefault="00FA4FBE" w:rsidP="00FA4FBE">
            <w:pPr>
              <w:jc w:val="center"/>
              <w:rPr>
                <w:sz w:val="22"/>
              </w:rPr>
            </w:pPr>
            <w:r w:rsidRPr="00A5746B">
              <w:rPr>
                <w:sz w:val="22"/>
              </w:rPr>
              <w:t>1,021</w:t>
            </w:r>
          </w:p>
        </w:tc>
        <w:tc>
          <w:tcPr>
            <w:tcW w:w="321" w:type="pct"/>
            <w:tcBorders>
              <w:top w:val="single" w:sz="4" w:space="0" w:color="auto"/>
              <w:left w:val="single" w:sz="4" w:space="0" w:color="auto"/>
              <w:bottom w:val="single" w:sz="4" w:space="0" w:color="auto"/>
              <w:right w:val="single" w:sz="4" w:space="0" w:color="auto"/>
            </w:tcBorders>
            <w:noWrap/>
            <w:vAlign w:val="center"/>
          </w:tcPr>
          <w:p w:rsidR="00FA4FBE" w:rsidRPr="00A5746B" w:rsidRDefault="00FA4FBE" w:rsidP="00FA4FBE">
            <w:pPr>
              <w:jc w:val="center"/>
              <w:rPr>
                <w:sz w:val="22"/>
              </w:rPr>
            </w:pPr>
            <w:r w:rsidRPr="00A5746B">
              <w:rPr>
                <w:sz w:val="22"/>
              </w:rPr>
              <w:t>1,020</w:t>
            </w:r>
          </w:p>
        </w:tc>
        <w:tc>
          <w:tcPr>
            <w:tcW w:w="261" w:type="pct"/>
            <w:tcBorders>
              <w:top w:val="single" w:sz="4" w:space="0" w:color="auto"/>
              <w:left w:val="single" w:sz="4" w:space="0" w:color="auto"/>
              <w:bottom w:val="single" w:sz="4" w:space="0" w:color="auto"/>
              <w:right w:val="single" w:sz="4" w:space="0" w:color="auto"/>
            </w:tcBorders>
            <w:noWrap/>
            <w:vAlign w:val="center"/>
          </w:tcPr>
          <w:p w:rsidR="00FA4FBE" w:rsidRPr="00A5746B" w:rsidRDefault="00FA4FBE" w:rsidP="00FA4FBE">
            <w:pPr>
              <w:jc w:val="center"/>
              <w:rPr>
                <w:sz w:val="22"/>
              </w:rPr>
            </w:pPr>
            <w:r w:rsidRPr="00A5746B">
              <w:rPr>
                <w:sz w:val="22"/>
              </w:rPr>
              <w:t>1,020</w:t>
            </w:r>
          </w:p>
        </w:tc>
        <w:tc>
          <w:tcPr>
            <w:tcW w:w="321" w:type="pct"/>
            <w:tcBorders>
              <w:top w:val="single" w:sz="4" w:space="0" w:color="auto"/>
              <w:left w:val="single" w:sz="4" w:space="0" w:color="auto"/>
              <w:bottom w:val="single" w:sz="4" w:space="0" w:color="auto"/>
              <w:right w:val="single" w:sz="4" w:space="0" w:color="auto"/>
            </w:tcBorders>
            <w:noWrap/>
            <w:vAlign w:val="center"/>
          </w:tcPr>
          <w:p w:rsidR="00FA4FBE" w:rsidRPr="00A5746B" w:rsidRDefault="00FA4FBE" w:rsidP="00FA4FBE">
            <w:pPr>
              <w:jc w:val="center"/>
              <w:rPr>
                <w:sz w:val="22"/>
              </w:rPr>
            </w:pPr>
            <w:r w:rsidRPr="00A5746B">
              <w:rPr>
                <w:sz w:val="22"/>
              </w:rPr>
              <w:t>1,020</w:t>
            </w:r>
          </w:p>
        </w:tc>
        <w:tc>
          <w:tcPr>
            <w:tcW w:w="251" w:type="pct"/>
            <w:tcBorders>
              <w:top w:val="single" w:sz="4" w:space="0" w:color="auto"/>
              <w:left w:val="single" w:sz="4" w:space="0" w:color="auto"/>
              <w:bottom w:val="single" w:sz="4" w:space="0" w:color="auto"/>
              <w:right w:val="single" w:sz="4" w:space="0" w:color="auto"/>
            </w:tcBorders>
            <w:noWrap/>
            <w:vAlign w:val="center"/>
          </w:tcPr>
          <w:p w:rsidR="00FA4FBE" w:rsidRPr="00A5746B" w:rsidRDefault="00FA4FBE" w:rsidP="00FA4FBE">
            <w:pPr>
              <w:jc w:val="center"/>
              <w:rPr>
                <w:sz w:val="22"/>
              </w:rPr>
            </w:pPr>
            <w:r w:rsidRPr="00A5746B">
              <w:rPr>
                <w:sz w:val="22"/>
              </w:rPr>
              <w:t>1,02</w:t>
            </w:r>
          </w:p>
        </w:tc>
        <w:tc>
          <w:tcPr>
            <w:tcW w:w="321" w:type="pct"/>
            <w:tcBorders>
              <w:top w:val="single" w:sz="4" w:space="0" w:color="auto"/>
              <w:left w:val="single" w:sz="4" w:space="0" w:color="auto"/>
              <w:bottom w:val="single" w:sz="4" w:space="0" w:color="auto"/>
              <w:right w:val="single" w:sz="4" w:space="0" w:color="auto"/>
            </w:tcBorders>
            <w:noWrap/>
            <w:vAlign w:val="center"/>
          </w:tcPr>
          <w:p w:rsidR="00FA4FBE" w:rsidRPr="00A5746B" w:rsidRDefault="00FA4FBE" w:rsidP="00FA4FBE">
            <w:pPr>
              <w:jc w:val="center"/>
              <w:rPr>
                <w:sz w:val="22"/>
              </w:rPr>
            </w:pPr>
            <w:r w:rsidRPr="00A5746B">
              <w:rPr>
                <w:sz w:val="22"/>
              </w:rPr>
              <w:t>1,02</w:t>
            </w:r>
          </w:p>
        </w:tc>
        <w:tc>
          <w:tcPr>
            <w:tcW w:w="311" w:type="pct"/>
            <w:tcBorders>
              <w:top w:val="single" w:sz="4" w:space="0" w:color="auto"/>
              <w:left w:val="single" w:sz="4" w:space="0" w:color="auto"/>
              <w:bottom w:val="single" w:sz="4" w:space="0" w:color="auto"/>
              <w:right w:val="single" w:sz="4" w:space="0" w:color="auto"/>
            </w:tcBorders>
            <w:noWrap/>
            <w:vAlign w:val="center"/>
          </w:tcPr>
          <w:p w:rsidR="00FA4FBE" w:rsidRPr="00A5746B" w:rsidRDefault="00FA4FBE" w:rsidP="00FA4FBE">
            <w:pPr>
              <w:jc w:val="center"/>
              <w:rPr>
                <w:sz w:val="22"/>
              </w:rPr>
            </w:pPr>
            <w:r w:rsidRPr="00A5746B">
              <w:rPr>
                <w:sz w:val="22"/>
              </w:rPr>
              <w:t>1,02</w:t>
            </w:r>
          </w:p>
        </w:tc>
      </w:tr>
      <w:tr w:rsidR="00873E8F" w:rsidRPr="00A5746B" w:rsidTr="00FA4FBE">
        <w:tc>
          <w:tcPr>
            <w:tcW w:w="188" w:type="pct"/>
            <w:tcBorders>
              <w:top w:val="single" w:sz="4" w:space="0" w:color="auto"/>
              <w:left w:val="single" w:sz="4" w:space="0" w:color="auto"/>
              <w:bottom w:val="single" w:sz="4" w:space="0" w:color="auto"/>
              <w:right w:val="single" w:sz="4" w:space="0" w:color="auto"/>
            </w:tcBorders>
            <w:vAlign w:val="center"/>
          </w:tcPr>
          <w:p w:rsidR="00FA4FBE" w:rsidRPr="00A5746B" w:rsidRDefault="00FA4FBE" w:rsidP="0006129B">
            <w:pPr>
              <w:jc w:val="center"/>
              <w:rPr>
                <w:bCs/>
                <w:sz w:val="22"/>
              </w:rPr>
            </w:pPr>
            <w:r w:rsidRPr="00A5746B">
              <w:rPr>
                <w:bCs/>
                <w:sz w:val="22"/>
              </w:rPr>
              <w:t>3</w:t>
            </w:r>
          </w:p>
        </w:tc>
        <w:tc>
          <w:tcPr>
            <w:tcW w:w="1064" w:type="pct"/>
            <w:tcBorders>
              <w:top w:val="single" w:sz="4" w:space="0" w:color="auto"/>
              <w:left w:val="single" w:sz="4" w:space="0" w:color="auto"/>
              <w:bottom w:val="single" w:sz="4" w:space="0" w:color="auto"/>
              <w:right w:val="single" w:sz="4" w:space="0" w:color="auto"/>
            </w:tcBorders>
            <w:vAlign w:val="center"/>
          </w:tcPr>
          <w:p w:rsidR="00FA4FBE" w:rsidRPr="00A5746B" w:rsidRDefault="00FA4FBE" w:rsidP="0006129B">
            <w:pPr>
              <w:jc w:val="left"/>
              <w:rPr>
                <w:bCs/>
                <w:sz w:val="22"/>
              </w:rPr>
            </w:pPr>
            <w:r w:rsidRPr="00A5746B">
              <w:rPr>
                <w:bCs/>
                <w:sz w:val="22"/>
              </w:rPr>
              <w:t>Индекс роста цены на каме</w:t>
            </w:r>
            <w:r w:rsidRPr="00A5746B">
              <w:rPr>
                <w:bCs/>
                <w:sz w:val="22"/>
              </w:rPr>
              <w:t>н</w:t>
            </w:r>
            <w:r w:rsidRPr="00A5746B">
              <w:rPr>
                <w:bCs/>
                <w:sz w:val="22"/>
              </w:rPr>
              <w:t>ный уголь,</w:t>
            </w:r>
            <w:r w:rsidRPr="00A5746B">
              <w:rPr>
                <w:b/>
                <w:bCs/>
                <w:i/>
                <w:iCs/>
                <w:sz w:val="22"/>
              </w:rPr>
              <w:t xml:space="preserve"> I</w:t>
            </w:r>
            <w:r w:rsidRPr="00A5746B">
              <w:rPr>
                <w:b/>
                <w:bCs/>
                <w:i/>
                <w:iCs/>
                <w:sz w:val="22"/>
                <w:vertAlign w:val="subscript"/>
              </w:rPr>
              <w:t>КУ,i</w:t>
            </w:r>
          </w:p>
        </w:tc>
        <w:tc>
          <w:tcPr>
            <w:tcW w:w="264" w:type="pct"/>
            <w:tcBorders>
              <w:top w:val="single" w:sz="4" w:space="0" w:color="auto"/>
              <w:left w:val="single" w:sz="4" w:space="0" w:color="auto"/>
              <w:bottom w:val="single" w:sz="4" w:space="0" w:color="auto"/>
              <w:right w:val="single" w:sz="4" w:space="0" w:color="auto"/>
            </w:tcBorders>
            <w:noWrap/>
            <w:vAlign w:val="center"/>
          </w:tcPr>
          <w:p w:rsidR="00FA4FBE" w:rsidRPr="00A5746B" w:rsidRDefault="00FA4FBE" w:rsidP="00FA4FBE">
            <w:pPr>
              <w:jc w:val="center"/>
              <w:rPr>
                <w:sz w:val="22"/>
              </w:rPr>
            </w:pPr>
            <w:r w:rsidRPr="00A5746B">
              <w:rPr>
                <w:sz w:val="22"/>
              </w:rPr>
              <w:t>1,165</w:t>
            </w:r>
          </w:p>
        </w:tc>
        <w:tc>
          <w:tcPr>
            <w:tcW w:w="264" w:type="pct"/>
            <w:tcBorders>
              <w:top w:val="single" w:sz="4" w:space="0" w:color="auto"/>
              <w:left w:val="single" w:sz="4" w:space="0" w:color="auto"/>
              <w:bottom w:val="single" w:sz="4" w:space="0" w:color="auto"/>
              <w:right w:val="single" w:sz="4" w:space="0" w:color="auto"/>
            </w:tcBorders>
            <w:noWrap/>
            <w:vAlign w:val="center"/>
          </w:tcPr>
          <w:p w:rsidR="00FA4FBE" w:rsidRPr="00A5746B" w:rsidRDefault="00FA4FBE" w:rsidP="00FA4FBE">
            <w:pPr>
              <w:jc w:val="center"/>
              <w:rPr>
                <w:sz w:val="22"/>
              </w:rPr>
            </w:pPr>
            <w:r w:rsidRPr="00A5746B">
              <w:rPr>
                <w:sz w:val="22"/>
              </w:rPr>
              <w:t>1,537</w:t>
            </w:r>
          </w:p>
        </w:tc>
        <w:tc>
          <w:tcPr>
            <w:tcW w:w="264" w:type="pct"/>
            <w:tcBorders>
              <w:top w:val="single" w:sz="4" w:space="0" w:color="auto"/>
              <w:left w:val="single" w:sz="4" w:space="0" w:color="auto"/>
              <w:bottom w:val="single" w:sz="4" w:space="0" w:color="auto"/>
              <w:right w:val="single" w:sz="4" w:space="0" w:color="auto"/>
            </w:tcBorders>
            <w:noWrap/>
            <w:vAlign w:val="center"/>
          </w:tcPr>
          <w:p w:rsidR="00FA4FBE" w:rsidRPr="00A5746B" w:rsidRDefault="00FA4FBE" w:rsidP="00FA4FBE">
            <w:pPr>
              <w:jc w:val="center"/>
              <w:rPr>
                <w:sz w:val="22"/>
              </w:rPr>
            </w:pPr>
            <w:r w:rsidRPr="00A5746B">
              <w:rPr>
                <w:sz w:val="22"/>
              </w:rPr>
              <w:t>0,875</w:t>
            </w:r>
          </w:p>
        </w:tc>
        <w:tc>
          <w:tcPr>
            <w:tcW w:w="264" w:type="pct"/>
            <w:tcBorders>
              <w:top w:val="single" w:sz="4" w:space="0" w:color="auto"/>
              <w:left w:val="single" w:sz="4" w:space="0" w:color="auto"/>
              <w:bottom w:val="single" w:sz="4" w:space="0" w:color="auto"/>
              <w:right w:val="single" w:sz="4" w:space="0" w:color="auto"/>
            </w:tcBorders>
            <w:noWrap/>
            <w:vAlign w:val="center"/>
          </w:tcPr>
          <w:p w:rsidR="00FA4FBE" w:rsidRPr="00A5746B" w:rsidRDefault="00FA4FBE" w:rsidP="00FA4FBE">
            <w:pPr>
              <w:jc w:val="center"/>
              <w:rPr>
                <w:sz w:val="22"/>
              </w:rPr>
            </w:pPr>
            <w:r w:rsidRPr="00A5746B">
              <w:rPr>
                <w:sz w:val="22"/>
              </w:rPr>
              <w:t>1,047</w:t>
            </w:r>
          </w:p>
        </w:tc>
        <w:tc>
          <w:tcPr>
            <w:tcW w:w="264" w:type="pct"/>
            <w:tcBorders>
              <w:top w:val="single" w:sz="4" w:space="0" w:color="auto"/>
              <w:left w:val="single" w:sz="4" w:space="0" w:color="auto"/>
              <w:bottom w:val="single" w:sz="4" w:space="0" w:color="auto"/>
              <w:right w:val="single" w:sz="4" w:space="0" w:color="auto"/>
            </w:tcBorders>
            <w:noWrap/>
            <w:vAlign w:val="center"/>
          </w:tcPr>
          <w:p w:rsidR="00FA4FBE" w:rsidRPr="00A5746B" w:rsidRDefault="00FA4FBE" w:rsidP="00FA4FBE">
            <w:pPr>
              <w:jc w:val="center"/>
              <w:rPr>
                <w:sz w:val="22"/>
              </w:rPr>
            </w:pPr>
            <w:r w:rsidRPr="00A5746B">
              <w:rPr>
                <w:sz w:val="22"/>
              </w:rPr>
              <w:t>1,038</w:t>
            </w:r>
          </w:p>
        </w:tc>
        <w:tc>
          <w:tcPr>
            <w:tcW w:w="321" w:type="pct"/>
            <w:tcBorders>
              <w:top w:val="single" w:sz="4" w:space="0" w:color="auto"/>
              <w:left w:val="single" w:sz="4" w:space="0" w:color="auto"/>
              <w:bottom w:val="single" w:sz="4" w:space="0" w:color="auto"/>
              <w:right w:val="single" w:sz="4" w:space="0" w:color="auto"/>
            </w:tcBorders>
            <w:noWrap/>
            <w:vAlign w:val="center"/>
          </w:tcPr>
          <w:p w:rsidR="00FA4FBE" w:rsidRPr="00A5746B" w:rsidRDefault="00FA4FBE" w:rsidP="00FA4FBE">
            <w:pPr>
              <w:jc w:val="center"/>
              <w:rPr>
                <w:sz w:val="22"/>
              </w:rPr>
            </w:pPr>
            <w:r w:rsidRPr="00A5746B">
              <w:rPr>
                <w:sz w:val="22"/>
              </w:rPr>
              <w:t>1,038</w:t>
            </w:r>
          </w:p>
        </w:tc>
        <w:tc>
          <w:tcPr>
            <w:tcW w:w="321" w:type="pct"/>
            <w:tcBorders>
              <w:top w:val="single" w:sz="4" w:space="0" w:color="auto"/>
              <w:left w:val="single" w:sz="4" w:space="0" w:color="auto"/>
              <w:bottom w:val="single" w:sz="4" w:space="0" w:color="auto"/>
              <w:right w:val="single" w:sz="4" w:space="0" w:color="auto"/>
            </w:tcBorders>
            <w:noWrap/>
            <w:vAlign w:val="center"/>
          </w:tcPr>
          <w:p w:rsidR="00FA4FBE" w:rsidRPr="00A5746B" w:rsidRDefault="00FA4FBE" w:rsidP="00FA4FBE">
            <w:pPr>
              <w:jc w:val="center"/>
              <w:rPr>
                <w:sz w:val="22"/>
              </w:rPr>
            </w:pPr>
            <w:r w:rsidRPr="00A5746B">
              <w:rPr>
                <w:sz w:val="22"/>
              </w:rPr>
              <w:t>1,038</w:t>
            </w:r>
          </w:p>
        </w:tc>
        <w:tc>
          <w:tcPr>
            <w:tcW w:w="321" w:type="pct"/>
            <w:tcBorders>
              <w:top w:val="single" w:sz="4" w:space="0" w:color="auto"/>
              <w:left w:val="single" w:sz="4" w:space="0" w:color="auto"/>
              <w:bottom w:val="single" w:sz="4" w:space="0" w:color="auto"/>
              <w:right w:val="single" w:sz="4" w:space="0" w:color="auto"/>
            </w:tcBorders>
            <w:noWrap/>
            <w:vAlign w:val="center"/>
          </w:tcPr>
          <w:p w:rsidR="00FA4FBE" w:rsidRPr="00A5746B" w:rsidRDefault="00FA4FBE" w:rsidP="00FA4FBE">
            <w:pPr>
              <w:jc w:val="center"/>
              <w:rPr>
                <w:sz w:val="22"/>
              </w:rPr>
            </w:pPr>
            <w:r w:rsidRPr="00A5746B">
              <w:rPr>
                <w:sz w:val="22"/>
              </w:rPr>
              <w:t>1,036</w:t>
            </w:r>
          </w:p>
        </w:tc>
        <w:tc>
          <w:tcPr>
            <w:tcW w:w="261" w:type="pct"/>
            <w:tcBorders>
              <w:top w:val="single" w:sz="4" w:space="0" w:color="auto"/>
              <w:left w:val="single" w:sz="4" w:space="0" w:color="auto"/>
              <w:bottom w:val="single" w:sz="4" w:space="0" w:color="auto"/>
              <w:right w:val="single" w:sz="4" w:space="0" w:color="auto"/>
            </w:tcBorders>
            <w:noWrap/>
            <w:vAlign w:val="center"/>
          </w:tcPr>
          <w:p w:rsidR="00FA4FBE" w:rsidRPr="00A5746B" w:rsidRDefault="00FA4FBE" w:rsidP="00FA4FBE">
            <w:pPr>
              <w:jc w:val="center"/>
              <w:rPr>
                <w:sz w:val="22"/>
              </w:rPr>
            </w:pPr>
            <w:r w:rsidRPr="00A5746B">
              <w:rPr>
                <w:sz w:val="22"/>
              </w:rPr>
              <w:t>1,036</w:t>
            </w:r>
          </w:p>
        </w:tc>
        <w:tc>
          <w:tcPr>
            <w:tcW w:w="321" w:type="pct"/>
            <w:tcBorders>
              <w:top w:val="single" w:sz="4" w:space="0" w:color="auto"/>
              <w:left w:val="single" w:sz="4" w:space="0" w:color="auto"/>
              <w:bottom w:val="single" w:sz="4" w:space="0" w:color="auto"/>
              <w:right w:val="single" w:sz="4" w:space="0" w:color="auto"/>
            </w:tcBorders>
            <w:noWrap/>
            <w:vAlign w:val="center"/>
          </w:tcPr>
          <w:p w:rsidR="00FA4FBE" w:rsidRPr="00A5746B" w:rsidRDefault="00FA4FBE" w:rsidP="00FA4FBE">
            <w:pPr>
              <w:jc w:val="center"/>
              <w:rPr>
                <w:sz w:val="22"/>
              </w:rPr>
            </w:pPr>
            <w:r w:rsidRPr="00A5746B">
              <w:rPr>
                <w:sz w:val="22"/>
              </w:rPr>
              <w:t>1,036</w:t>
            </w:r>
          </w:p>
        </w:tc>
        <w:tc>
          <w:tcPr>
            <w:tcW w:w="251" w:type="pct"/>
            <w:tcBorders>
              <w:top w:val="single" w:sz="4" w:space="0" w:color="auto"/>
              <w:left w:val="single" w:sz="4" w:space="0" w:color="auto"/>
              <w:bottom w:val="single" w:sz="4" w:space="0" w:color="auto"/>
              <w:right w:val="single" w:sz="4" w:space="0" w:color="auto"/>
            </w:tcBorders>
            <w:noWrap/>
            <w:vAlign w:val="center"/>
          </w:tcPr>
          <w:p w:rsidR="00FA4FBE" w:rsidRPr="00A5746B" w:rsidRDefault="00FA4FBE" w:rsidP="00FA4FBE">
            <w:pPr>
              <w:jc w:val="center"/>
              <w:rPr>
                <w:sz w:val="22"/>
              </w:rPr>
            </w:pPr>
            <w:r w:rsidRPr="00A5746B">
              <w:rPr>
                <w:sz w:val="22"/>
              </w:rPr>
              <w:t>1,036</w:t>
            </w:r>
          </w:p>
        </w:tc>
        <w:tc>
          <w:tcPr>
            <w:tcW w:w="321" w:type="pct"/>
            <w:tcBorders>
              <w:top w:val="single" w:sz="4" w:space="0" w:color="auto"/>
              <w:left w:val="single" w:sz="4" w:space="0" w:color="auto"/>
              <w:bottom w:val="single" w:sz="4" w:space="0" w:color="auto"/>
              <w:right w:val="single" w:sz="4" w:space="0" w:color="auto"/>
            </w:tcBorders>
            <w:noWrap/>
            <w:vAlign w:val="center"/>
          </w:tcPr>
          <w:p w:rsidR="00FA4FBE" w:rsidRPr="00A5746B" w:rsidRDefault="00FA4FBE" w:rsidP="00FA4FBE">
            <w:pPr>
              <w:jc w:val="center"/>
              <w:rPr>
                <w:sz w:val="22"/>
              </w:rPr>
            </w:pPr>
            <w:r w:rsidRPr="00A5746B">
              <w:rPr>
                <w:sz w:val="22"/>
              </w:rPr>
              <w:t>1,036</w:t>
            </w:r>
          </w:p>
        </w:tc>
        <w:tc>
          <w:tcPr>
            <w:tcW w:w="311" w:type="pct"/>
            <w:tcBorders>
              <w:top w:val="single" w:sz="4" w:space="0" w:color="auto"/>
              <w:left w:val="single" w:sz="4" w:space="0" w:color="auto"/>
              <w:bottom w:val="single" w:sz="4" w:space="0" w:color="auto"/>
              <w:right w:val="single" w:sz="4" w:space="0" w:color="auto"/>
            </w:tcBorders>
            <w:noWrap/>
            <w:vAlign w:val="center"/>
          </w:tcPr>
          <w:p w:rsidR="00FA4FBE" w:rsidRPr="00A5746B" w:rsidRDefault="00FA4FBE" w:rsidP="00FA4FBE">
            <w:pPr>
              <w:jc w:val="center"/>
              <w:rPr>
                <w:sz w:val="22"/>
              </w:rPr>
            </w:pPr>
            <w:r w:rsidRPr="00A5746B">
              <w:rPr>
                <w:sz w:val="22"/>
              </w:rPr>
              <w:t>1,036</w:t>
            </w:r>
          </w:p>
        </w:tc>
      </w:tr>
      <w:tr w:rsidR="00873E8F" w:rsidRPr="00A5746B" w:rsidTr="00FA4FBE">
        <w:tc>
          <w:tcPr>
            <w:tcW w:w="188" w:type="pct"/>
            <w:tcBorders>
              <w:top w:val="single" w:sz="4" w:space="0" w:color="auto"/>
              <w:left w:val="single" w:sz="4" w:space="0" w:color="auto"/>
              <w:bottom w:val="single" w:sz="4" w:space="0" w:color="auto"/>
              <w:right w:val="single" w:sz="4" w:space="0" w:color="auto"/>
            </w:tcBorders>
            <w:vAlign w:val="center"/>
          </w:tcPr>
          <w:p w:rsidR="00FA4FBE" w:rsidRPr="00A5746B" w:rsidRDefault="00FA4FBE" w:rsidP="0006129B">
            <w:pPr>
              <w:jc w:val="center"/>
              <w:rPr>
                <w:bCs/>
                <w:sz w:val="22"/>
              </w:rPr>
            </w:pPr>
            <w:r w:rsidRPr="00A5746B">
              <w:rPr>
                <w:bCs/>
                <w:sz w:val="22"/>
              </w:rPr>
              <w:t>4</w:t>
            </w:r>
          </w:p>
        </w:tc>
        <w:tc>
          <w:tcPr>
            <w:tcW w:w="1064" w:type="pct"/>
            <w:tcBorders>
              <w:top w:val="single" w:sz="4" w:space="0" w:color="auto"/>
              <w:left w:val="single" w:sz="4" w:space="0" w:color="auto"/>
              <w:bottom w:val="single" w:sz="4" w:space="0" w:color="auto"/>
              <w:right w:val="single" w:sz="4" w:space="0" w:color="auto"/>
            </w:tcBorders>
            <w:vAlign w:val="center"/>
          </w:tcPr>
          <w:p w:rsidR="00FA4FBE" w:rsidRPr="00A5746B" w:rsidRDefault="00FA4FBE" w:rsidP="0006129B">
            <w:pPr>
              <w:jc w:val="left"/>
              <w:rPr>
                <w:sz w:val="22"/>
              </w:rPr>
            </w:pPr>
            <w:r w:rsidRPr="00A5746B">
              <w:rPr>
                <w:bCs/>
                <w:sz w:val="22"/>
              </w:rPr>
              <w:t>Индекс роста цены на электр</w:t>
            </w:r>
            <w:r w:rsidRPr="00A5746B">
              <w:rPr>
                <w:bCs/>
                <w:sz w:val="22"/>
              </w:rPr>
              <w:t>о</w:t>
            </w:r>
            <w:r w:rsidRPr="00A5746B">
              <w:rPr>
                <w:bCs/>
                <w:sz w:val="22"/>
              </w:rPr>
              <w:t xml:space="preserve">энергию (для всех категорий </w:t>
            </w:r>
            <w:r w:rsidRPr="00A5746B">
              <w:rPr>
                <w:bCs/>
                <w:sz w:val="22"/>
              </w:rPr>
              <w:lastRenderedPageBreak/>
              <w:t xml:space="preserve">потребителей, за исключением населения), </w:t>
            </w:r>
            <w:r w:rsidRPr="00A5746B">
              <w:rPr>
                <w:b/>
                <w:bCs/>
                <w:i/>
                <w:iCs/>
                <w:sz w:val="22"/>
              </w:rPr>
              <w:t>I</w:t>
            </w:r>
            <w:r w:rsidRPr="00A5746B">
              <w:rPr>
                <w:b/>
                <w:bCs/>
                <w:i/>
                <w:iCs/>
                <w:sz w:val="22"/>
                <w:vertAlign w:val="subscript"/>
              </w:rPr>
              <w:t>ЭЭ,i</w:t>
            </w:r>
          </w:p>
        </w:tc>
        <w:tc>
          <w:tcPr>
            <w:tcW w:w="264" w:type="pct"/>
            <w:tcBorders>
              <w:top w:val="single" w:sz="4" w:space="0" w:color="auto"/>
              <w:left w:val="single" w:sz="4" w:space="0" w:color="auto"/>
              <w:bottom w:val="single" w:sz="4" w:space="0" w:color="auto"/>
              <w:right w:val="single" w:sz="4" w:space="0" w:color="auto"/>
            </w:tcBorders>
            <w:noWrap/>
            <w:vAlign w:val="center"/>
          </w:tcPr>
          <w:p w:rsidR="00FA4FBE" w:rsidRPr="00A5746B" w:rsidRDefault="00FA4FBE" w:rsidP="00FA4FBE">
            <w:pPr>
              <w:jc w:val="center"/>
              <w:rPr>
                <w:sz w:val="22"/>
              </w:rPr>
            </w:pPr>
            <w:r w:rsidRPr="00A5746B">
              <w:rPr>
                <w:sz w:val="22"/>
              </w:rPr>
              <w:lastRenderedPageBreak/>
              <w:t>1,034</w:t>
            </w:r>
          </w:p>
        </w:tc>
        <w:tc>
          <w:tcPr>
            <w:tcW w:w="264" w:type="pct"/>
            <w:tcBorders>
              <w:top w:val="single" w:sz="4" w:space="0" w:color="auto"/>
              <w:left w:val="single" w:sz="4" w:space="0" w:color="auto"/>
              <w:bottom w:val="single" w:sz="4" w:space="0" w:color="auto"/>
              <w:right w:val="single" w:sz="4" w:space="0" w:color="auto"/>
            </w:tcBorders>
            <w:noWrap/>
            <w:vAlign w:val="center"/>
          </w:tcPr>
          <w:p w:rsidR="00FA4FBE" w:rsidRPr="00A5746B" w:rsidRDefault="00FA4FBE" w:rsidP="00FA4FBE">
            <w:pPr>
              <w:jc w:val="center"/>
              <w:rPr>
                <w:sz w:val="22"/>
              </w:rPr>
            </w:pPr>
            <w:r w:rsidRPr="00A5746B">
              <w:rPr>
                <w:sz w:val="22"/>
              </w:rPr>
              <w:t>1,050</w:t>
            </w:r>
          </w:p>
        </w:tc>
        <w:tc>
          <w:tcPr>
            <w:tcW w:w="264" w:type="pct"/>
            <w:tcBorders>
              <w:top w:val="single" w:sz="4" w:space="0" w:color="auto"/>
              <w:left w:val="single" w:sz="4" w:space="0" w:color="auto"/>
              <w:bottom w:val="single" w:sz="4" w:space="0" w:color="auto"/>
              <w:right w:val="single" w:sz="4" w:space="0" w:color="auto"/>
            </w:tcBorders>
            <w:noWrap/>
            <w:vAlign w:val="center"/>
          </w:tcPr>
          <w:p w:rsidR="00FA4FBE" w:rsidRPr="00A5746B" w:rsidRDefault="00FA4FBE" w:rsidP="00FA4FBE">
            <w:pPr>
              <w:jc w:val="center"/>
              <w:rPr>
                <w:sz w:val="22"/>
              </w:rPr>
            </w:pPr>
            <w:r w:rsidRPr="00A5746B">
              <w:rPr>
                <w:sz w:val="22"/>
              </w:rPr>
              <w:t>1,075</w:t>
            </w:r>
          </w:p>
        </w:tc>
        <w:tc>
          <w:tcPr>
            <w:tcW w:w="264" w:type="pct"/>
            <w:tcBorders>
              <w:top w:val="single" w:sz="4" w:space="0" w:color="auto"/>
              <w:left w:val="single" w:sz="4" w:space="0" w:color="auto"/>
              <w:bottom w:val="single" w:sz="4" w:space="0" w:color="auto"/>
              <w:right w:val="single" w:sz="4" w:space="0" w:color="auto"/>
            </w:tcBorders>
            <w:noWrap/>
            <w:vAlign w:val="center"/>
          </w:tcPr>
          <w:p w:rsidR="00FA4FBE" w:rsidRPr="00A5746B" w:rsidRDefault="00FA4FBE" w:rsidP="00FA4FBE">
            <w:pPr>
              <w:jc w:val="center"/>
              <w:rPr>
                <w:sz w:val="22"/>
              </w:rPr>
            </w:pPr>
            <w:r w:rsidRPr="00A5746B">
              <w:rPr>
                <w:sz w:val="22"/>
              </w:rPr>
              <w:t>1,055</w:t>
            </w:r>
          </w:p>
        </w:tc>
        <w:tc>
          <w:tcPr>
            <w:tcW w:w="264" w:type="pct"/>
            <w:tcBorders>
              <w:top w:val="single" w:sz="4" w:space="0" w:color="auto"/>
              <w:left w:val="single" w:sz="4" w:space="0" w:color="auto"/>
              <w:bottom w:val="single" w:sz="4" w:space="0" w:color="auto"/>
              <w:right w:val="single" w:sz="4" w:space="0" w:color="auto"/>
            </w:tcBorders>
            <w:noWrap/>
            <w:vAlign w:val="center"/>
          </w:tcPr>
          <w:p w:rsidR="00FA4FBE" w:rsidRPr="00A5746B" w:rsidRDefault="00FA4FBE" w:rsidP="00FA4FBE">
            <w:pPr>
              <w:jc w:val="center"/>
              <w:rPr>
                <w:sz w:val="22"/>
              </w:rPr>
            </w:pPr>
            <w:r w:rsidRPr="00A5746B">
              <w:rPr>
                <w:sz w:val="22"/>
              </w:rPr>
              <w:t>1,024</w:t>
            </w:r>
          </w:p>
        </w:tc>
        <w:tc>
          <w:tcPr>
            <w:tcW w:w="321" w:type="pct"/>
            <w:tcBorders>
              <w:top w:val="single" w:sz="4" w:space="0" w:color="auto"/>
              <w:left w:val="single" w:sz="4" w:space="0" w:color="auto"/>
              <w:bottom w:val="single" w:sz="4" w:space="0" w:color="auto"/>
              <w:right w:val="single" w:sz="4" w:space="0" w:color="auto"/>
            </w:tcBorders>
            <w:noWrap/>
            <w:vAlign w:val="center"/>
          </w:tcPr>
          <w:p w:rsidR="00FA4FBE" w:rsidRPr="00A5746B" w:rsidRDefault="00FA4FBE" w:rsidP="00FA4FBE">
            <w:pPr>
              <w:jc w:val="center"/>
              <w:rPr>
                <w:sz w:val="22"/>
              </w:rPr>
            </w:pPr>
            <w:r w:rsidRPr="00A5746B">
              <w:rPr>
                <w:sz w:val="22"/>
              </w:rPr>
              <w:t>1,036</w:t>
            </w:r>
          </w:p>
        </w:tc>
        <w:tc>
          <w:tcPr>
            <w:tcW w:w="321" w:type="pct"/>
            <w:tcBorders>
              <w:top w:val="single" w:sz="4" w:space="0" w:color="auto"/>
              <w:left w:val="single" w:sz="4" w:space="0" w:color="auto"/>
              <w:bottom w:val="single" w:sz="4" w:space="0" w:color="auto"/>
              <w:right w:val="single" w:sz="4" w:space="0" w:color="auto"/>
            </w:tcBorders>
            <w:noWrap/>
            <w:vAlign w:val="center"/>
          </w:tcPr>
          <w:p w:rsidR="00FA4FBE" w:rsidRPr="00A5746B" w:rsidRDefault="00FA4FBE" w:rsidP="00FA4FBE">
            <w:pPr>
              <w:jc w:val="center"/>
              <w:rPr>
                <w:sz w:val="22"/>
              </w:rPr>
            </w:pPr>
            <w:r w:rsidRPr="00A5746B">
              <w:rPr>
                <w:sz w:val="22"/>
              </w:rPr>
              <w:t>1,015</w:t>
            </w:r>
          </w:p>
        </w:tc>
        <w:tc>
          <w:tcPr>
            <w:tcW w:w="321" w:type="pct"/>
            <w:tcBorders>
              <w:top w:val="single" w:sz="4" w:space="0" w:color="auto"/>
              <w:left w:val="single" w:sz="4" w:space="0" w:color="auto"/>
              <w:bottom w:val="single" w:sz="4" w:space="0" w:color="auto"/>
              <w:right w:val="single" w:sz="4" w:space="0" w:color="auto"/>
            </w:tcBorders>
            <w:noWrap/>
            <w:vAlign w:val="center"/>
          </w:tcPr>
          <w:p w:rsidR="00FA4FBE" w:rsidRPr="00A5746B" w:rsidRDefault="00FA4FBE" w:rsidP="00FA4FBE">
            <w:pPr>
              <w:jc w:val="center"/>
              <w:rPr>
                <w:sz w:val="22"/>
              </w:rPr>
            </w:pPr>
            <w:r w:rsidRPr="00A5746B">
              <w:rPr>
                <w:sz w:val="22"/>
              </w:rPr>
              <w:t>1,000</w:t>
            </w:r>
          </w:p>
        </w:tc>
        <w:tc>
          <w:tcPr>
            <w:tcW w:w="261" w:type="pct"/>
            <w:tcBorders>
              <w:top w:val="single" w:sz="4" w:space="0" w:color="auto"/>
              <w:left w:val="single" w:sz="4" w:space="0" w:color="auto"/>
              <w:bottom w:val="single" w:sz="4" w:space="0" w:color="auto"/>
              <w:right w:val="single" w:sz="4" w:space="0" w:color="auto"/>
            </w:tcBorders>
            <w:noWrap/>
            <w:vAlign w:val="center"/>
          </w:tcPr>
          <w:p w:rsidR="00FA4FBE" w:rsidRPr="00A5746B" w:rsidRDefault="00FA4FBE" w:rsidP="00FA4FBE">
            <w:pPr>
              <w:jc w:val="center"/>
              <w:rPr>
                <w:sz w:val="22"/>
              </w:rPr>
            </w:pPr>
            <w:r w:rsidRPr="00A5746B">
              <w:rPr>
                <w:sz w:val="22"/>
              </w:rPr>
              <w:t>1,000</w:t>
            </w:r>
          </w:p>
        </w:tc>
        <w:tc>
          <w:tcPr>
            <w:tcW w:w="321" w:type="pct"/>
            <w:tcBorders>
              <w:top w:val="single" w:sz="4" w:space="0" w:color="auto"/>
              <w:left w:val="single" w:sz="4" w:space="0" w:color="auto"/>
              <w:bottom w:val="single" w:sz="4" w:space="0" w:color="auto"/>
              <w:right w:val="single" w:sz="4" w:space="0" w:color="auto"/>
            </w:tcBorders>
            <w:noWrap/>
            <w:vAlign w:val="center"/>
          </w:tcPr>
          <w:p w:rsidR="00FA4FBE" w:rsidRPr="00A5746B" w:rsidRDefault="00FA4FBE" w:rsidP="00FA4FBE">
            <w:pPr>
              <w:jc w:val="center"/>
              <w:rPr>
                <w:sz w:val="22"/>
              </w:rPr>
            </w:pPr>
            <w:r w:rsidRPr="00A5746B">
              <w:rPr>
                <w:sz w:val="22"/>
              </w:rPr>
              <w:t>1,000</w:t>
            </w:r>
          </w:p>
        </w:tc>
        <w:tc>
          <w:tcPr>
            <w:tcW w:w="251" w:type="pct"/>
            <w:tcBorders>
              <w:top w:val="single" w:sz="4" w:space="0" w:color="auto"/>
              <w:left w:val="single" w:sz="4" w:space="0" w:color="auto"/>
              <w:bottom w:val="single" w:sz="4" w:space="0" w:color="auto"/>
              <w:right w:val="single" w:sz="4" w:space="0" w:color="auto"/>
            </w:tcBorders>
            <w:noWrap/>
            <w:vAlign w:val="center"/>
          </w:tcPr>
          <w:p w:rsidR="00FA4FBE" w:rsidRPr="00A5746B" w:rsidRDefault="00FA4FBE" w:rsidP="00637EB4">
            <w:pPr>
              <w:jc w:val="center"/>
              <w:rPr>
                <w:sz w:val="22"/>
              </w:rPr>
            </w:pPr>
            <w:r w:rsidRPr="00A5746B">
              <w:rPr>
                <w:sz w:val="22"/>
              </w:rPr>
              <w:t>1,000</w:t>
            </w:r>
          </w:p>
        </w:tc>
        <w:tc>
          <w:tcPr>
            <w:tcW w:w="321" w:type="pct"/>
            <w:tcBorders>
              <w:top w:val="single" w:sz="4" w:space="0" w:color="auto"/>
              <w:left w:val="single" w:sz="4" w:space="0" w:color="auto"/>
              <w:bottom w:val="single" w:sz="4" w:space="0" w:color="auto"/>
              <w:right w:val="single" w:sz="4" w:space="0" w:color="auto"/>
            </w:tcBorders>
            <w:noWrap/>
            <w:vAlign w:val="center"/>
          </w:tcPr>
          <w:p w:rsidR="00FA4FBE" w:rsidRPr="00A5746B" w:rsidRDefault="00FA4FBE" w:rsidP="00637EB4">
            <w:pPr>
              <w:jc w:val="center"/>
              <w:rPr>
                <w:sz w:val="22"/>
              </w:rPr>
            </w:pPr>
            <w:r w:rsidRPr="00A5746B">
              <w:rPr>
                <w:sz w:val="22"/>
              </w:rPr>
              <w:t>1,000</w:t>
            </w:r>
          </w:p>
        </w:tc>
        <w:tc>
          <w:tcPr>
            <w:tcW w:w="311" w:type="pct"/>
            <w:tcBorders>
              <w:top w:val="single" w:sz="4" w:space="0" w:color="auto"/>
              <w:left w:val="single" w:sz="4" w:space="0" w:color="auto"/>
              <w:bottom w:val="single" w:sz="4" w:space="0" w:color="auto"/>
              <w:right w:val="single" w:sz="4" w:space="0" w:color="auto"/>
            </w:tcBorders>
            <w:noWrap/>
            <w:vAlign w:val="center"/>
          </w:tcPr>
          <w:p w:rsidR="00FA4FBE" w:rsidRPr="00A5746B" w:rsidRDefault="00FA4FBE" w:rsidP="00637EB4">
            <w:pPr>
              <w:jc w:val="center"/>
              <w:rPr>
                <w:sz w:val="22"/>
              </w:rPr>
            </w:pPr>
            <w:r w:rsidRPr="00A5746B">
              <w:rPr>
                <w:sz w:val="22"/>
              </w:rPr>
              <w:t>1,000</w:t>
            </w:r>
          </w:p>
        </w:tc>
      </w:tr>
      <w:tr w:rsidR="00873E8F" w:rsidRPr="00A5746B" w:rsidTr="00FA4FBE">
        <w:tc>
          <w:tcPr>
            <w:tcW w:w="188" w:type="pct"/>
            <w:tcBorders>
              <w:top w:val="single" w:sz="4" w:space="0" w:color="auto"/>
              <w:left w:val="single" w:sz="4" w:space="0" w:color="auto"/>
              <w:bottom w:val="single" w:sz="4" w:space="0" w:color="auto"/>
              <w:right w:val="single" w:sz="4" w:space="0" w:color="auto"/>
            </w:tcBorders>
            <w:vAlign w:val="center"/>
          </w:tcPr>
          <w:p w:rsidR="00FA4FBE" w:rsidRPr="00A5746B" w:rsidRDefault="00FA4FBE" w:rsidP="0006129B">
            <w:pPr>
              <w:jc w:val="center"/>
              <w:rPr>
                <w:bCs/>
                <w:sz w:val="22"/>
              </w:rPr>
            </w:pPr>
            <w:r w:rsidRPr="00A5746B">
              <w:rPr>
                <w:bCs/>
                <w:sz w:val="22"/>
              </w:rPr>
              <w:lastRenderedPageBreak/>
              <w:t>5</w:t>
            </w:r>
          </w:p>
        </w:tc>
        <w:tc>
          <w:tcPr>
            <w:tcW w:w="1064" w:type="pct"/>
            <w:tcBorders>
              <w:top w:val="single" w:sz="4" w:space="0" w:color="auto"/>
              <w:left w:val="single" w:sz="4" w:space="0" w:color="auto"/>
              <w:bottom w:val="single" w:sz="4" w:space="0" w:color="auto"/>
              <w:right w:val="single" w:sz="4" w:space="0" w:color="auto"/>
            </w:tcBorders>
            <w:vAlign w:val="center"/>
          </w:tcPr>
          <w:p w:rsidR="00FA4FBE" w:rsidRPr="00A5746B" w:rsidRDefault="00FA4FBE" w:rsidP="0006129B">
            <w:pPr>
              <w:jc w:val="left"/>
              <w:rPr>
                <w:sz w:val="22"/>
              </w:rPr>
            </w:pPr>
            <w:r w:rsidRPr="00A5746B">
              <w:rPr>
                <w:bCs/>
                <w:sz w:val="22"/>
              </w:rPr>
              <w:t xml:space="preserve">Индекс роста цены на услуги водоснабжения/водоотведения, </w:t>
            </w:r>
            <w:r w:rsidRPr="00A5746B">
              <w:rPr>
                <w:b/>
                <w:bCs/>
                <w:i/>
                <w:iCs/>
                <w:sz w:val="22"/>
              </w:rPr>
              <w:t>I</w:t>
            </w:r>
            <w:r w:rsidRPr="00A5746B">
              <w:rPr>
                <w:b/>
                <w:bCs/>
                <w:i/>
                <w:iCs/>
                <w:sz w:val="22"/>
                <w:vertAlign w:val="subscript"/>
              </w:rPr>
              <w:t>ВС/ВО</w:t>
            </w:r>
          </w:p>
        </w:tc>
        <w:tc>
          <w:tcPr>
            <w:tcW w:w="264" w:type="pct"/>
            <w:tcBorders>
              <w:top w:val="single" w:sz="4" w:space="0" w:color="auto"/>
              <w:left w:val="single" w:sz="4" w:space="0" w:color="auto"/>
              <w:bottom w:val="single" w:sz="4" w:space="0" w:color="auto"/>
              <w:right w:val="single" w:sz="4" w:space="0" w:color="auto"/>
            </w:tcBorders>
            <w:noWrap/>
            <w:vAlign w:val="center"/>
          </w:tcPr>
          <w:p w:rsidR="00FA4FBE" w:rsidRPr="00A5746B" w:rsidRDefault="00FA4FBE" w:rsidP="00FA4FBE">
            <w:pPr>
              <w:jc w:val="center"/>
              <w:rPr>
                <w:sz w:val="22"/>
              </w:rPr>
            </w:pPr>
            <w:r w:rsidRPr="00A5746B">
              <w:rPr>
                <w:sz w:val="22"/>
              </w:rPr>
              <w:t>1,039</w:t>
            </w:r>
          </w:p>
        </w:tc>
        <w:tc>
          <w:tcPr>
            <w:tcW w:w="264" w:type="pct"/>
            <w:tcBorders>
              <w:top w:val="single" w:sz="4" w:space="0" w:color="auto"/>
              <w:left w:val="single" w:sz="4" w:space="0" w:color="auto"/>
              <w:bottom w:val="single" w:sz="4" w:space="0" w:color="auto"/>
              <w:right w:val="single" w:sz="4" w:space="0" w:color="auto"/>
            </w:tcBorders>
            <w:noWrap/>
            <w:vAlign w:val="center"/>
          </w:tcPr>
          <w:p w:rsidR="00FA4FBE" w:rsidRPr="00A5746B" w:rsidRDefault="00FA4FBE" w:rsidP="00FA4FBE">
            <w:pPr>
              <w:jc w:val="center"/>
              <w:rPr>
                <w:sz w:val="22"/>
              </w:rPr>
            </w:pPr>
            <w:r w:rsidRPr="00A5746B">
              <w:rPr>
                <w:sz w:val="22"/>
              </w:rPr>
              <w:t>1,042</w:t>
            </w:r>
          </w:p>
        </w:tc>
        <w:tc>
          <w:tcPr>
            <w:tcW w:w="264" w:type="pct"/>
            <w:tcBorders>
              <w:top w:val="single" w:sz="4" w:space="0" w:color="auto"/>
              <w:left w:val="single" w:sz="4" w:space="0" w:color="auto"/>
              <w:bottom w:val="single" w:sz="4" w:space="0" w:color="auto"/>
              <w:right w:val="single" w:sz="4" w:space="0" w:color="auto"/>
            </w:tcBorders>
            <w:noWrap/>
            <w:vAlign w:val="center"/>
          </w:tcPr>
          <w:p w:rsidR="00FA4FBE" w:rsidRPr="00A5746B" w:rsidRDefault="00FA4FBE" w:rsidP="00FA4FBE">
            <w:pPr>
              <w:jc w:val="center"/>
              <w:rPr>
                <w:sz w:val="22"/>
              </w:rPr>
            </w:pPr>
            <w:r w:rsidRPr="00A5746B">
              <w:rPr>
                <w:sz w:val="22"/>
              </w:rPr>
              <w:t>1,043</w:t>
            </w:r>
          </w:p>
        </w:tc>
        <w:tc>
          <w:tcPr>
            <w:tcW w:w="264" w:type="pct"/>
            <w:tcBorders>
              <w:top w:val="single" w:sz="4" w:space="0" w:color="auto"/>
              <w:left w:val="single" w:sz="4" w:space="0" w:color="auto"/>
              <w:bottom w:val="single" w:sz="4" w:space="0" w:color="auto"/>
              <w:right w:val="single" w:sz="4" w:space="0" w:color="auto"/>
            </w:tcBorders>
            <w:noWrap/>
            <w:vAlign w:val="center"/>
          </w:tcPr>
          <w:p w:rsidR="00FA4FBE" w:rsidRPr="00A5746B" w:rsidRDefault="00FA4FBE" w:rsidP="00FA4FBE">
            <w:pPr>
              <w:jc w:val="center"/>
              <w:rPr>
                <w:sz w:val="22"/>
              </w:rPr>
            </w:pPr>
            <w:r w:rsidRPr="00A5746B">
              <w:rPr>
                <w:sz w:val="22"/>
              </w:rPr>
              <w:t>1,041</w:t>
            </w:r>
          </w:p>
        </w:tc>
        <w:tc>
          <w:tcPr>
            <w:tcW w:w="264" w:type="pct"/>
            <w:tcBorders>
              <w:top w:val="single" w:sz="4" w:space="0" w:color="auto"/>
              <w:left w:val="single" w:sz="4" w:space="0" w:color="auto"/>
              <w:bottom w:val="single" w:sz="4" w:space="0" w:color="auto"/>
              <w:right w:val="single" w:sz="4" w:space="0" w:color="auto"/>
            </w:tcBorders>
            <w:noWrap/>
            <w:vAlign w:val="center"/>
          </w:tcPr>
          <w:p w:rsidR="00FA4FBE" w:rsidRPr="00A5746B" w:rsidRDefault="00FA4FBE" w:rsidP="00FA4FBE">
            <w:pPr>
              <w:jc w:val="center"/>
              <w:rPr>
                <w:sz w:val="22"/>
              </w:rPr>
            </w:pPr>
            <w:r w:rsidRPr="00A5746B">
              <w:rPr>
                <w:sz w:val="22"/>
              </w:rPr>
              <w:t>1,031</w:t>
            </w:r>
          </w:p>
        </w:tc>
        <w:tc>
          <w:tcPr>
            <w:tcW w:w="321" w:type="pct"/>
            <w:tcBorders>
              <w:top w:val="single" w:sz="4" w:space="0" w:color="auto"/>
              <w:left w:val="single" w:sz="4" w:space="0" w:color="auto"/>
              <w:bottom w:val="single" w:sz="4" w:space="0" w:color="auto"/>
              <w:right w:val="single" w:sz="4" w:space="0" w:color="auto"/>
            </w:tcBorders>
            <w:noWrap/>
            <w:vAlign w:val="center"/>
          </w:tcPr>
          <w:p w:rsidR="00FA4FBE" w:rsidRPr="00A5746B" w:rsidRDefault="00FA4FBE" w:rsidP="00FA4FBE">
            <w:pPr>
              <w:jc w:val="center"/>
              <w:rPr>
                <w:sz w:val="22"/>
              </w:rPr>
            </w:pPr>
            <w:r w:rsidRPr="00A5746B">
              <w:rPr>
                <w:sz w:val="22"/>
              </w:rPr>
              <w:t>1,029</w:t>
            </w:r>
          </w:p>
        </w:tc>
        <w:tc>
          <w:tcPr>
            <w:tcW w:w="321" w:type="pct"/>
            <w:tcBorders>
              <w:top w:val="single" w:sz="4" w:space="0" w:color="auto"/>
              <w:left w:val="single" w:sz="4" w:space="0" w:color="auto"/>
              <w:bottom w:val="single" w:sz="4" w:space="0" w:color="auto"/>
              <w:right w:val="single" w:sz="4" w:space="0" w:color="auto"/>
            </w:tcBorders>
            <w:noWrap/>
            <w:vAlign w:val="center"/>
          </w:tcPr>
          <w:p w:rsidR="00FA4FBE" w:rsidRPr="00A5746B" w:rsidRDefault="00FA4FBE" w:rsidP="00FA4FBE">
            <w:pPr>
              <w:jc w:val="center"/>
              <w:rPr>
                <w:sz w:val="22"/>
              </w:rPr>
            </w:pPr>
            <w:r w:rsidRPr="00A5746B">
              <w:rPr>
                <w:sz w:val="22"/>
              </w:rPr>
              <w:t>1,028</w:t>
            </w:r>
          </w:p>
        </w:tc>
        <w:tc>
          <w:tcPr>
            <w:tcW w:w="321" w:type="pct"/>
            <w:tcBorders>
              <w:top w:val="single" w:sz="4" w:space="0" w:color="auto"/>
              <w:left w:val="single" w:sz="4" w:space="0" w:color="auto"/>
              <w:bottom w:val="single" w:sz="4" w:space="0" w:color="auto"/>
              <w:right w:val="single" w:sz="4" w:space="0" w:color="auto"/>
            </w:tcBorders>
            <w:noWrap/>
            <w:vAlign w:val="center"/>
          </w:tcPr>
          <w:p w:rsidR="00FA4FBE" w:rsidRPr="00A5746B" w:rsidRDefault="00FA4FBE" w:rsidP="00FA4FBE">
            <w:pPr>
              <w:jc w:val="center"/>
              <w:rPr>
                <w:sz w:val="22"/>
              </w:rPr>
            </w:pPr>
            <w:r w:rsidRPr="00A5746B">
              <w:rPr>
                <w:sz w:val="22"/>
              </w:rPr>
              <w:t>1,027</w:t>
            </w:r>
          </w:p>
        </w:tc>
        <w:tc>
          <w:tcPr>
            <w:tcW w:w="261" w:type="pct"/>
            <w:tcBorders>
              <w:top w:val="single" w:sz="4" w:space="0" w:color="auto"/>
              <w:left w:val="single" w:sz="4" w:space="0" w:color="auto"/>
              <w:bottom w:val="single" w:sz="4" w:space="0" w:color="auto"/>
              <w:right w:val="single" w:sz="4" w:space="0" w:color="auto"/>
            </w:tcBorders>
            <w:noWrap/>
            <w:vAlign w:val="center"/>
          </w:tcPr>
          <w:p w:rsidR="00FA4FBE" w:rsidRPr="00A5746B" w:rsidRDefault="00FA4FBE" w:rsidP="00FA4FBE">
            <w:pPr>
              <w:jc w:val="center"/>
              <w:rPr>
                <w:sz w:val="22"/>
              </w:rPr>
            </w:pPr>
            <w:r w:rsidRPr="00A5746B">
              <w:rPr>
                <w:sz w:val="22"/>
              </w:rPr>
              <w:t>1,027</w:t>
            </w:r>
          </w:p>
        </w:tc>
        <w:tc>
          <w:tcPr>
            <w:tcW w:w="321" w:type="pct"/>
            <w:tcBorders>
              <w:top w:val="single" w:sz="4" w:space="0" w:color="auto"/>
              <w:left w:val="single" w:sz="4" w:space="0" w:color="auto"/>
              <w:bottom w:val="single" w:sz="4" w:space="0" w:color="auto"/>
              <w:right w:val="single" w:sz="4" w:space="0" w:color="auto"/>
            </w:tcBorders>
            <w:noWrap/>
            <w:vAlign w:val="center"/>
          </w:tcPr>
          <w:p w:rsidR="00FA4FBE" w:rsidRPr="00A5746B" w:rsidRDefault="00FA4FBE" w:rsidP="00FA4FBE">
            <w:pPr>
              <w:jc w:val="center"/>
              <w:rPr>
                <w:sz w:val="22"/>
              </w:rPr>
            </w:pPr>
            <w:r w:rsidRPr="00A5746B">
              <w:rPr>
                <w:sz w:val="22"/>
              </w:rPr>
              <w:t>1,027</w:t>
            </w:r>
          </w:p>
        </w:tc>
        <w:tc>
          <w:tcPr>
            <w:tcW w:w="251" w:type="pct"/>
            <w:tcBorders>
              <w:top w:val="single" w:sz="4" w:space="0" w:color="auto"/>
              <w:left w:val="single" w:sz="4" w:space="0" w:color="auto"/>
              <w:bottom w:val="single" w:sz="4" w:space="0" w:color="auto"/>
              <w:right w:val="single" w:sz="4" w:space="0" w:color="auto"/>
            </w:tcBorders>
            <w:noWrap/>
            <w:vAlign w:val="center"/>
          </w:tcPr>
          <w:p w:rsidR="00FA4FBE" w:rsidRPr="00A5746B" w:rsidRDefault="00FA4FBE" w:rsidP="00FA4FBE">
            <w:pPr>
              <w:jc w:val="center"/>
              <w:rPr>
                <w:sz w:val="22"/>
              </w:rPr>
            </w:pPr>
            <w:r w:rsidRPr="00A5746B">
              <w:rPr>
                <w:sz w:val="22"/>
              </w:rPr>
              <w:t>1,027</w:t>
            </w:r>
          </w:p>
        </w:tc>
        <w:tc>
          <w:tcPr>
            <w:tcW w:w="321" w:type="pct"/>
            <w:tcBorders>
              <w:top w:val="single" w:sz="4" w:space="0" w:color="auto"/>
              <w:left w:val="single" w:sz="4" w:space="0" w:color="auto"/>
              <w:bottom w:val="single" w:sz="4" w:space="0" w:color="auto"/>
              <w:right w:val="single" w:sz="4" w:space="0" w:color="auto"/>
            </w:tcBorders>
            <w:noWrap/>
            <w:vAlign w:val="center"/>
          </w:tcPr>
          <w:p w:rsidR="00FA4FBE" w:rsidRPr="00A5746B" w:rsidRDefault="00FA4FBE" w:rsidP="00FA4FBE">
            <w:pPr>
              <w:jc w:val="center"/>
              <w:rPr>
                <w:sz w:val="22"/>
              </w:rPr>
            </w:pPr>
            <w:r w:rsidRPr="00A5746B">
              <w:rPr>
                <w:sz w:val="22"/>
              </w:rPr>
              <w:t>1,027</w:t>
            </w:r>
          </w:p>
        </w:tc>
        <w:tc>
          <w:tcPr>
            <w:tcW w:w="311" w:type="pct"/>
            <w:tcBorders>
              <w:top w:val="single" w:sz="4" w:space="0" w:color="auto"/>
              <w:left w:val="single" w:sz="4" w:space="0" w:color="auto"/>
              <w:bottom w:val="single" w:sz="4" w:space="0" w:color="auto"/>
              <w:right w:val="single" w:sz="4" w:space="0" w:color="auto"/>
            </w:tcBorders>
            <w:noWrap/>
            <w:vAlign w:val="center"/>
          </w:tcPr>
          <w:p w:rsidR="00FA4FBE" w:rsidRPr="00A5746B" w:rsidRDefault="00FA4FBE" w:rsidP="00FA4FBE">
            <w:pPr>
              <w:jc w:val="center"/>
              <w:rPr>
                <w:sz w:val="22"/>
              </w:rPr>
            </w:pPr>
            <w:r w:rsidRPr="00A5746B">
              <w:rPr>
                <w:sz w:val="22"/>
              </w:rPr>
              <w:t>1,027</w:t>
            </w:r>
          </w:p>
        </w:tc>
      </w:tr>
      <w:tr w:rsidR="00FA4FBE" w:rsidRPr="00A5746B" w:rsidTr="00FA4FBE">
        <w:tc>
          <w:tcPr>
            <w:tcW w:w="188" w:type="pct"/>
            <w:tcBorders>
              <w:top w:val="single" w:sz="4" w:space="0" w:color="auto"/>
              <w:left w:val="single" w:sz="4" w:space="0" w:color="auto"/>
              <w:bottom w:val="single" w:sz="4" w:space="0" w:color="auto"/>
              <w:right w:val="single" w:sz="4" w:space="0" w:color="auto"/>
            </w:tcBorders>
            <w:vAlign w:val="center"/>
          </w:tcPr>
          <w:p w:rsidR="00FA4FBE" w:rsidRPr="00A5746B" w:rsidRDefault="00FA4FBE" w:rsidP="0006129B">
            <w:pPr>
              <w:jc w:val="center"/>
              <w:rPr>
                <w:bCs/>
                <w:sz w:val="22"/>
              </w:rPr>
            </w:pPr>
            <w:r w:rsidRPr="00A5746B">
              <w:rPr>
                <w:bCs/>
                <w:sz w:val="22"/>
              </w:rPr>
              <w:t>6</w:t>
            </w:r>
          </w:p>
        </w:tc>
        <w:tc>
          <w:tcPr>
            <w:tcW w:w="1064" w:type="pct"/>
            <w:tcBorders>
              <w:top w:val="single" w:sz="4" w:space="0" w:color="auto"/>
              <w:left w:val="single" w:sz="4" w:space="0" w:color="auto"/>
              <w:bottom w:val="single" w:sz="4" w:space="0" w:color="auto"/>
              <w:right w:val="single" w:sz="4" w:space="0" w:color="auto"/>
            </w:tcBorders>
            <w:vAlign w:val="center"/>
          </w:tcPr>
          <w:p w:rsidR="00FA4FBE" w:rsidRPr="00A5746B" w:rsidRDefault="00FA4FBE" w:rsidP="0006129B">
            <w:pPr>
              <w:jc w:val="left"/>
              <w:rPr>
                <w:sz w:val="22"/>
              </w:rPr>
            </w:pPr>
            <w:r w:rsidRPr="00A5746B">
              <w:rPr>
                <w:bCs/>
                <w:sz w:val="22"/>
              </w:rPr>
              <w:t>Индекс роста цены на поку</w:t>
            </w:r>
            <w:r w:rsidRPr="00A5746B">
              <w:rPr>
                <w:bCs/>
                <w:sz w:val="22"/>
              </w:rPr>
              <w:t>п</w:t>
            </w:r>
            <w:r w:rsidRPr="00A5746B">
              <w:rPr>
                <w:bCs/>
                <w:sz w:val="22"/>
              </w:rPr>
              <w:t xml:space="preserve">ную тепловую энергию, </w:t>
            </w:r>
            <w:r w:rsidRPr="00A5746B">
              <w:rPr>
                <w:b/>
                <w:bCs/>
                <w:i/>
                <w:iCs/>
                <w:sz w:val="22"/>
              </w:rPr>
              <w:t>I</w:t>
            </w:r>
            <w:r w:rsidRPr="00A5746B">
              <w:rPr>
                <w:b/>
                <w:bCs/>
                <w:i/>
                <w:iCs/>
                <w:sz w:val="22"/>
                <w:vertAlign w:val="subscript"/>
              </w:rPr>
              <w:t>ТЭ,i</w:t>
            </w:r>
          </w:p>
        </w:tc>
        <w:tc>
          <w:tcPr>
            <w:tcW w:w="264" w:type="pct"/>
            <w:tcBorders>
              <w:top w:val="single" w:sz="4" w:space="0" w:color="auto"/>
              <w:left w:val="single" w:sz="4" w:space="0" w:color="auto"/>
              <w:bottom w:val="single" w:sz="4" w:space="0" w:color="auto"/>
              <w:right w:val="single" w:sz="4" w:space="0" w:color="auto"/>
            </w:tcBorders>
            <w:noWrap/>
            <w:vAlign w:val="center"/>
          </w:tcPr>
          <w:p w:rsidR="00FA4FBE" w:rsidRPr="00A5746B" w:rsidRDefault="00FA4FBE" w:rsidP="00FA4FBE">
            <w:pPr>
              <w:jc w:val="center"/>
              <w:rPr>
                <w:sz w:val="22"/>
              </w:rPr>
            </w:pPr>
            <w:r w:rsidRPr="00A5746B">
              <w:rPr>
                <w:sz w:val="22"/>
              </w:rPr>
              <w:t>1,148</w:t>
            </w:r>
          </w:p>
        </w:tc>
        <w:tc>
          <w:tcPr>
            <w:tcW w:w="264" w:type="pct"/>
            <w:tcBorders>
              <w:top w:val="single" w:sz="4" w:space="0" w:color="auto"/>
              <w:left w:val="single" w:sz="4" w:space="0" w:color="auto"/>
              <w:bottom w:val="single" w:sz="4" w:space="0" w:color="auto"/>
              <w:right w:val="single" w:sz="4" w:space="0" w:color="auto"/>
            </w:tcBorders>
            <w:noWrap/>
            <w:vAlign w:val="center"/>
          </w:tcPr>
          <w:p w:rsidR="00FA4FBE" w:rsidRPr="00A5746B" w:rsidRDefault="00FA4FBE" w:rsidP="00FA4FBE">
            <w:pPr>
              <w:jc w:val="center"/>
              <w:rPr>
                <w:sz w:val="22"/>
              </w:rPr>
            </w:pPr>
            <w:r w:rsidRPr="00A5746B">
              <w:rPr>
                <w:sz w:val="22"/>
              </w:rPr>
              <w:t>1,139</w:t>
            </w:r>
          </w:p>
        </w:tc>
        <w:tc>
          <w:tcPr>
            <w:tcW w:w="264" w:type="pct"/>
            <w:tcBorders>
              <w:top w:val="single" w:sz="4" w:space="0" w:color="auto"/>
              <w:left w:val="single" w:sz="4" w:space="0" w:color="auto"/>
              <w:bottom w:val="single" w:sz="4" w:space="0" w:color="auto"/>
              <w:right w:val="single" w:sz="4" w:space="0" w:color="auto"/>
            </w:tcBorders>
            <w:noWrap/>
            <w:vAlign w:val="center"/>
          </w:tcPr>
          <w:p w:rsidR="00FA4FBE" w:rsidRPr="00A5746B" w:rsidRDefault="00FA4FBE" w:rsidP="00FA4FBE">
            <w:pPr>
              <w:jc w:val="center"/>
              <w:rPr>
                <w:sz w:val="22"/>
              </w:rPr>
            </w:pPr>
            <w:r w:rsidRPr="00A5746B">
              <w:rPr>
                <w:sz w:val="22"/>
              </w:rPr>
              <w:t>1,045</w:t>
            </w:r>
          </w:p>
        </w:tc>
        <w:tc>
          <w:tcPr>
            <w:tcW w:w="264" w:type="pct"/>
            <w:tcBorders>
              <w:top w:val="single" w:sz="4" w:space="0" w:color="auto"/>
              <w:left w:val="single" w:sz="4" w:space="0" w:color="auto"/>
              <w:bottom w:val="single" w:sz="4" w:space="0" w:color="auto"/>
              <w:right w:val="single" w:sz="4" w:space="0" w:color="auto"/>
            </w:tcBorders>
            <w:noWrap/>
            <w:vAlign w:val="center"/>
          </w:tcPr>
          <w:p w:rsidR="00FA4FBE" w:rsidRPr="00A5746B" w:rsidRDefault="00FA4FBE" w:rsidP="00FA4FBE">
            <w:pPr>
              <w:jc w:val="center"/>
              <w:rPr>
                <w:sz w:val="22"/>
              </w:rPr>
            </w:pPr>
            <w:r w:rsidRPr="00A5746B">
              <w:rPr>
                <w:sz w:val="22"/>
              </w:rPr>
              <w:t>1,040</w:t>
            </w:r>
          </w:p>
        </w:tc>
        <w:tc>
          <w:tcPr>
            <w:tcW w:w="264" w:type="pct"/>
            <w:tcBorders>
              <w:top w:val="single" w:sz="4" w:space="0" w:color="auto"/>
              <w:left w:val="single" w:sz="4" w:space="0" w:color="auto"/>
              <w:bottom w:val="single" w:sz="4" w:space="0" w:color="auto"/>
              <w:right w:val="single" w:sz="4" w:space="0" w:color="auto"/>
            </w:tcBorders>
            <w:noWrap/>
            <w:vAlign w:val="center"/>
          </w:tcPr>
          <w:p w:rsidR="00FA4FBE" w:rsidRPr="00A5746B" w:rsidRDefault="00FA4FBE" w:rsidP="00FA4FBE">
            <w:pPr>
              <w:jc w:val="center"/>
              <w:rPr>
                <w:sz w:val="22"/>
              </w:rPr>
            </w:pPr>
            <w:r w:rsidRPr="00A5746B">
              <w:rPr>
                <w:sz w:val="22"/>
              </w:rPr>
              <w:t>1,021</w:t>
            </w:r>
          </w:p>
        </w:tc>
        <w:tc>
          <w:tcPr>
            <w:tcW w:w="321" w:type="pct"/>
            <w:tcBorders>
              <w:top w:val="single" w:sz="4" w:space="0" w:color="auto"/>
              <w:left w:val="single" w:sz="4" w:space="0" w:color="auto"/>
              <w:bottom w:val="single" w:sz="4" w:space="0" w:color="auto"/>
              <w:right w:val="single" w:sz="4" w:space="0" w:color="auto"/>
            </w:tcBorders>
            <w:noWrap/>
            <w:vAlign w:val="center"/>
          </w:tcPr>
          <w:p w:rsidR="00FA4FBE" w:rsidRPr="00A5746B" w:rsidRDefault="00FA4FBE" w:rsidP="00FA4FBE">
            <w:pPr>
              <w:jc w:val="center"/>
              <w:rPr>
                <w:sz w:val="22"/>
              </w:rPr>
            </w:pPr>
            <w:r w:rsidRPr="00A5746B">
              <w:rPr>
                <w:sz w:val="22"/>
              </w:rPr>
              <w:t>1,022</w:t>
            </w:r>
          </w:p>
        </w:tc>
        <w:tc>
          <w:tcPr>
            <w:tcW w:w="321" w:type="pct"/>
            <w:tcBorders>
              <w:top w:val="single" w:sz="4" w:space="0" w:color="auto"/>
              <w:left w:val="single" w:sz="4" w:space="0" w:color="auto"/>
              <w:bottom w:val="single" w:sz="4" w:space="0" w:color="auto"/>
              <w:right w:val="single" w:sz="4" w:space="0" w:color="auto"/>
            </w:tcBorders>
            <w:noWrap/>
            <w:vAlign w:val="center"/>
          </w:tcPr>
          <w:p w:rsidR="00FA4FBE" w:rsidRPr="00A5746B" w:rsidRDefault="00FA4FBE" w:rsidP="00FA4FBE">
            <w:pPr>
              <w:jc w:val="center"/>
              <w:rPr>
                <w:sz w:val="22"/>
              </w:rPr>
            </w:pPr>
            <w:r w:rsidRPr="00A5746B">
              <w:rPr>
                <w:sz w:val="22"/>
              </w:rPr>
              <w:t>1,023</w:t>
            </w:r>
          </w:p>
        </w:tc>
        <w:tc>
          <w:tcPr>
            <w:tcW w:w="321" w:type="pct"/>
            <w:tcBorders>
              <w:top w:val="single" w:sz="4" w:space="0" w:color="auto"/>
              <w:left w:val="single" w:sz="4" w:space="0" w:color="auto"/>
              <w:bottom w:val="single" w:sz="4" w:space="0" w:color="auto"/>
              <w:right w:val="single" w:sz="4" w:space="0" w:color="auto"/>
            </w:tcBorders>
            <w:noWrap/>
            <w:vAlign w:val="center"/>
          </w:tcPr>
          <w:p w:rsidR="00FA4FBE" w:rsidRPr="00A5746B" w:rsidRDefault="00FA4FBE" w:rsidP="00FA4FBE">
            <w:pPr>
              <w:jc w:val="center"/>
              <w:rPr>
                <w:sz w:val="22"/>
              </w:rPr>
            </w:pPr>
            <w:r w:rsidRPr="00A5746B">
              <w:rPr>
                <w:sz w:val="22"/>
              </w:rPr>
              <w:t>1,023</w:t>
            </w:r>
          </w:p>
        </w:tc>
        <w:tc>
          <w:tcPr>
            <w:tcW w:w="261" w:type="pct"/>
            <w:tcBorders>
              <w:top w:val="single" w:sz="4" w:space="0" w:color="auto"/>
              <w:left w:val="single" w:sz="4" w:space="0" w:color="auto"/>
              <w:bottom w:val="single" w:sz="4" w:space="0" w:color="auto"/>
              <w:right w:val="single" w:sz="4" w:space="0" w:color="auto"/>
            </w:tcBorders>
            <w:noWrap/>
            <w:vAlign w:val="center"/>
          </w:tcPr>
          <w:p w:rsidR="00FA4FBE" w:rsidRPr="00A5746B" w:rsidRDefault="00FA4FBE" w:rsidP="00FA4FBE">
            <w:pPr>
              <w:jc w:val="center"/>
              <w:rPr>
                <w:sz w:val="22"/>
              </w:rPr>
            </w:pPr>
            <w:r w:rsidRPr="00A5746B">
              <w:rPr>
                <w:sz w:val="22"/>
              </w:rPr>
              <w:t>1,039</w:t>
            </w:r>
          </w:p>
        </w:tc>
        <w:tc>
          <w:tcPr>
            <w:tcW w:w="321" w:type="pct"/>
            <w:tcBorders>
              <w:top w:val="single" w:sz="4" w:space="0" w:color="auto"/>
              <w:left w:val="single" w:sz="4" w:space="0" w:color="auto"/>
              <w:bottom w:val="single" w:sz="4" w:space="0" w:color="auto"/>
              <w:right w:val="single" w:sz="4" w:space="0" w:color="auto"/>
            </w:tcBorders>
            <w:noWrap/>
            <w:vAlign w:val="center"/>
          </w:tcPr>
          <w:p w:rsidR="00FA4FBE" w:rsidRPr="00A5746B" w:rsidRDefault="00FA4FBE" w:rsidP="00FA4FBE">
            <w:pPr>
              <w:jc w:val="center"/>
              <w:rPr>
                <w:sz w:val="22"/>
              </w:rPr>
            </w:pPr>
            <w:r w:rsidRPr="00A5746B">
              <w:rPr>
                <w:sz w:val="22"/>
              </w:rPr>
              <w:t>1,039</w:t>
            </w:r>
          </w:p>
        </w:tc>
        <w:tc>
          <w:tcPr>
            <w:tcW w:w="251" w:type="pct"/>
            <w:tcBorders>
              <w:top w:val="single" w:sz="4" w:space="0" w:color="auto"/>
              <w:left w:val="single" w:sz="4" w:space="0" w:color="auto"/>
              <w:bottom w:val="single" w:sz="4" w:space="0" w:color="auto"/>
              <w:right w:val="single" w:sz="4" w:space="0" w:color="auto"/>
            </w:tcBorders>
            <w:noWrap/>
            <w:vAlign w:val="center"/>
          </w:tcPr>
          <w:p w:rsidR="00FA4FBE" w:rsidRPr="00A5746B" w:rsidRDefault="00FA4FBE" w:rsidP="00FA4FBE">
            <w:pPr>
              <w:jc w:val="center"/>
              <w:rPr>
                <w:sz w:val="22"/>
              </w:rPr>
            </w:pPr>
            <w:r w:rsidRPr="00A5746B">
              <w:rPr>
                <w:sz w:val="22"/>
              </w:rPr>
              <w:t>1,023</w:t>
            </w:r>
          </w:p>
        </w:tc>
        <w:tc>
          <w:tcPr>
            <w:tcW w:w="321" w:type="pct"/>
            <w:tcBorders>
              <w:top w:val="single" w:sz="4" w:space="0" w:color="auto"/>
              <w:left w:val="single" w:sz="4" w:space="0" w:color="auto"/>
              <w:bottom w:val="single" w:sz="4" w:space="0" w:color="auto"/>
              <w:right w:val="single" w:sz="4" w:space="0" w:color="auto"/>
            </w:tcBorders>
            <w:noWrap/>
            <w:vAlign w:val="center"/>
          </w:tcPr>
          <w:p w:rsidR="00FA4FBE" w:rsidRPr="00A5746B" w:rsidRDefault="00FA4FBE" w:rsidP="00FA4FBE">
            <w:pPr>
              <w:jc w:val="center"/>
              <w:rPr>
                <w:sz w:val="22"/>
              </w:rPr>
            </w:pPr>
            <w:r w:rsidRPr="00A5746B">
              <w:rPr>
                <w:sz w:val="22"/>
              </w:rPr>
              <w:t>1,023</w:t>
            </w:r>
          </w:p>
        </w:tc>
        <w:tc>
          <w:tcPr>
            <w:tcW w:w="311" w:type="pct"/>
            <w:tcBorders>
              <w:top w:val="single" w:sz="4" w:space="0" w:color="auto"/>
              <w:left w:val="single" w:sz="4" w:space="0" w:color="auto"/>
              <w:bottom w:val="single" w:sz="4" w:space="0" w:color="auto"/>
              <w:right w:val="single" w:sz="4" w:space="0" w:color="auto"/>
            </w:tcBorders>
            <w:noWrap/>
            <w:vAlign w:val="center"/>
          </w:tcPr>
          <w:p w:rsidR="00FA4FBE" w:rsidRPr="00A5746B" w:rsidRDefault="00FA4FBE" w:rsidP="00FA4FBE">
            <w:pPr>
              <w:jc w:val="center"/>
              <w:rPr>
                <w:sz w:val="22"/>
              </w:rPr>
            </w:pPr>
            <w:r w:rsidRPr="00A5746B">
              <w:rPr>
                <w:sz w:val="22"/>
              </w:rPr>
              <w:t>1,039</w:t>
            </w:r>
          </w:p>
        </w:tc>
      </w:tr>
    </w:tbl>
    <w:p w:rsidR="00E3107E" w:rsidRPr="00A5746B" w:rsidRDefault="00E3107E" w:rsidP="0006129B"/>
    <w:p w:rsidR="00E3107E" w:rsidRPr="00A5746B" w:rsidRDefault="00E3107E" w:rsidP="0006129B">
      <w:pPr>
        <w:rPr>
          <w:rStyle w:val="ed"/>
          <w:szCs w:val="24"/>
        </w:rPr>
      </w:pPr>
      <w:r w:rsidRPr="00A5746B">
        <w:t>Тарифно-балансов</w:t>
      </w:r>
      <w:r w:rsidR="00414BF6" w:rsidRPr="00A5746B">
        <w:t>ые</w:t>
      </w:r>
      <w:r w:rsidRPr="00A5746B">
        <w:t xml:space="preserve"> модел</w:t>
      </w:r>
      <w:r w:rsidR="00414BF6" w:rsidRPr="00A5746B">
        <w:t>и</w:t>
      </w:r>
      <w:r w:rsidRPr="00A5746B">
        <w:t xml:space="preserve"> т</w:t>
      </w:r>
      <w:r w:rsidRPr="00A5746B">
        <w:rPr>
          <w:rStyle w:val="ed"/>
          <w:szCs w:val="24"/>
        </w:rPr>
        <w:t>еплоснабжения потребителей по каждой системе те</w:t>
      </w:r>
      <w:r w:rsidR="00DA4A49" w:rsidRPr="00A5746B">
        <w:rPr>
          <w:rStyle w:val="ed"/>
          <w:szCs w:val="24"/>
        </w:rPr>
        <w:t>плоснабжения приведен</w:t>
      </w:r>
      <w:r w:rsidR="00414BF6" w:rsidRPr="00A5746B">
        <w:rPr>
          <w:rStyle w:val="ed"/>
          <w:szCs w:val="24"/>
        </w:rPr>
        <w:t>ы</w:t>
      </w:r>
      <w:r w:rsidR="00DA4A49" w:rsidRPr="00A5746B">
        <w:rPr>
          <w:rStyle w:val="ed"/>
          <w:szCs w:val="24"/>
        </w:rPr>
        <w:t xml:space="preserve"> в таблиц</w:t>
      </w:r>
      <w:r w:rsidR="00E24ADD" w:rsidRPr="00A5746B">
        <w:rPr>
          <w:rStyle w:val="ed"/>
          <w:szCs w:val="24"/>
        </w:rPr>
        <w:t>е</w:t>
      </w:r>
      <w:r w:rsidR="00DA4A49" w:rsidRPr="00A5746B">
        <w:rPr>
          <w:rStyle w:val="ed"/>
          <w:szCs w:val="24"/>
        </w:rPr>
        <w:t xml:space="preserve"> </w:t>
      </w:r>
      <w:r w:rsidR="00414BF6" w:rsidRPr="00A5746B">
        <w:rPr>
          <w:rStyle w:val="ed"/>
          <w:szCs w:val="24"/>
        </w:rPr>
        <w:t>ниже</w:t>
      </w:r>
      <w:r w:rsidRPr="00A5746B">
        <w:rPr>
          <w:rStyle w:val="ed"/>
          <w:szCs w:val="24"/>
        </w:rPr>
        <w:t>.</w:t>
      </w:r>
    </w:p>
    <w:p w:rsidR="00B658EB" w:rsidRPr="00A5746B" w:rsidRDefault="00B658EB" w:rsidP="0006129B">
      <w:pPr>
        <w:pStyle w:val="aff9"/>
        <w:spacing w:line="240" w:lineRule="auto"/>
      </w:pPr>
    </w:p>
    <w:p w:rsidR="00E3107E" w:rsidRPr="00A5746B" w:rsidRDefault="00E3107E" w:rsidP="0006129B">
      <w:pPr>
        <w:pStyle w:val="aff9"/>
        <w:spacing w:line="240" w:lineRule="auto"/>
        <w:rPr>
          <w:rStyle w:val="ed"/>
          <w:szCs w:val="24"/>
        </w:rPr>
      </w:pPr>
      <w:r w:rsidRPr="00A5746B">
        <w:t xml:space="preserve">Таблица </w:t>
      </w:r>
      <w:r w:rsidR="008A3CE6" w:rsidRPr="00A5746B">
        <w:fldChar w:fldCharType="begin"/>
      </w:r>
      <w:r w:rsidRPr="00A5746B">
        <w:instrText xml:space="preserve"> SEQ Таблица \* ARABIC </w:instrText>
      </w:r>
      <w:r w:rsidR="008A3CE6" w:rsidRPr="00A5746B">
        <w:fldChar w:fldCharType="separate"/>
      </w:r>
      <w:r w:rsidR="00A5746B" w:rsidRPr="00A5746B">
        <w:rPr>
          <w:noProof/>
        </w:rPr>
        <w:t>67</w:t>
      </w:r>
      <w:r w:rsidR="008A3CE6" w:rsidRPr="00A5746B">
        <w:rPr>
          <w:noProof/>
        </w:rPr>
        <w:fldChar w:fldCharType="end"/>
      </w:r>
      <w:r w:rsidRPr="00A5746B">
        <w:t xml:space="preserve"> - Тарифно-балансовые модели т</w:t>
      </w:r>
      <w:r w:rsidRPr="00A5746B">
        <w:rPr>
          <w:rStyle w:val="ed"/>
          <w:szCs w:val="24"/>
        </w:rPr>
        <w:t>еплоснабжения потребителей</w:t>
      </w:r>
      <w:r w:rsidR="00FB2944" w:rsidRPr="00A5746B">
        <w:rPr>
          <w:rStyle w:val="ed"/>
          <w:szCs w:val="24"/>
        </w:rPr>
        <w:t xml:space="preserve"> </w:t>
      </w:r>
      <w:r w:rsidR="00EC2167" w:rsidRPr="00A5746B">
        <w:rPr>
          <w:rStyle w:val="ed"/>
          <w:szCs w:val="24"/>
        </w:rPr>
        <w:t>Муниц</w:t>
      </w:r>
      <w:r w:rsidR="002956A6" w:rsidRPr="00A5746B">
        <w:rPr>
          <w:rStyle w:val="ed"/>
          <w:szCs w:val="24"/>
        </w:rPr>
        <w:t>ипального округа «Ярский район», в зоне действия ООО «Яр Энерго»</w:t>
      </w:r>
    </w:p>
    <w:tbl>
      <w:tblPr>
        <w:tblW w:w="491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6"/>
        <w:gridCol w:w="4798"/>
        <w:gridCol w:w="1015"/>
        <w:gridCol w:w="1131"/>
        <w:gridCol w:w="1391"/>
        <w:gridCol w:w="1086"/>
        <w:gridCol w:w="1237"/>
        <w:gridCol w:w="1237"/>
        <w:gridCol w:w="1065"/>
        <w:gridCol w:w="1142"/>
      </w:tblGrid>
      <w:tr w:rsidR="00354E62" w:rsidRPr="00A5746B" w:rsidTr="00354E62">
        <w:trPr>
          <w:cantSplit/>
          <w:tblHeader/>
        </w:trPr>
        <w:tc>
          <w:tcPr>
            <w:tcW w:w="235" w:type="pct"/>
            <w:vAlign w:val="center"/>
          </w:tcPr>
          <w:p w:rsidR="00354E62" w:rsidRPr="00A5746B" w:rsidRDefault="00354E62" w:rsidP="005A1809">
            <w:pPr>
              <w:jc w:val="center"/>
              <w:rPr>
                <w:rFonts w:eastAsia="Times New Roman"/>
                <w:bCs/>
                <w:sz w:val="20"/>
                <w:szCs w:val="20"/>
                <w:lang w:eastAsia="ru-RU"/>
              </w:rPr>
            </w:pPr>
            <w:r w:rsidRPr="00A5746B">
              <w:rPr>
                <w:rFonts w:eastAsia="Times New Roman"/>
                <w:bCs/>
                <w:sz w:val="20"/>
                <w:szCs w:val="20"/>
                <w:lang w:eastAsia="ru-RU"/>
              </w:rPr>
              <w:t>№ п/п</w:t>
            </w:r>
          </w:p>
        </w:tc>
        <w:tc>
          <w:tcPr>
            <w:tcW w:w="1621" w:type="pct"/>
            <w:shd w:val="clear" w:color="auto" w:fill="auto"/>
            <w:noWrap/>
            <w:vAlign w:val="center"/>
            <w:hideMark/>
          </w:tcPr>
          <w:p w:rsidR="00354E62" w:rsidRPr="00A5746B" w:rsidRDefault="00354E62" w:rsidP="005A1809">
            <w:pPr>
              <w:jc w:val="center"/>
              <w:rPr>
                <w:rFonts w:eastAsia="Times New Roman"/>
                <w:bCs/>
                <w:sz w:val="20"/>
                <w:szCs w:val="20"/>
                <w:lang w:eastAsia="ru-RU"/>
              </w:rPr>
            </w:pPr>
            <w:r w:rsidRPr="00A5746B">
              <w:rPr>
                <w:rFonts w:eastAsia="Times New Roman"/>
                <w:bCs/>
                <w:sz w:val="20"/>
                <w:szCs w:val="20"/>
                <w:lang w:eastAsia="ru-RU"/>
              </w:rPr>
              <w:t>Наименование</w:t>
            </w:r>
          </w:p>
        </w:tc>
        <w:tc>
          <w:tcPr>
            <w:tcW w:w="343" w:type="pct"/>
            <w:shd w:val="clear" w:color="auto" w:fill="auto"/>
            <w:noWrap/>
            <w:vAlign w:val="center"/>
            <w:hideMark/>
          </w:tcPr>
          <w:p w:rsidR="00354E62" w:rsidRPr="00A5746B" w:rsidRDefault="00354E62" w:rsidP="005A1809">
            <w:pPr>
              <w:ind w:left="-136" w:right="-184"/>
              <w:jc w:val="center"/>
              <w:rPr>
                <w:rFonts w:eastAsia="Times New Roman"/>
                <w:bCs/>
                <w:sz w:val="20"/>
                <w:szCs w:val="20"/>
                <w:lang w:eastAsia="ru-RU"/>
              </w:rPr>
            </w:pPr>
            <w:r w:rsidRPr="00A5746B">
              <w:rPr>
                <w:rFonts w:eastAsia="Times New Roman"/>
                <w:bCs/>
                <w:sz w:val="20"/>
                <w:szCs w:val="20"/>
                <w:lang w:eastAsia="ru-RU"/>
              </w:rPr>
              <w:t>Ед. измер</w:t>
            </w:r>
            <w:r w:rsidRPr="00A5746B">
              <w:rPr>
                <w:rFonts w:eastAsia="Times New Roman"/>
                <w:bCs/>
                <w:sz w:val="20"/>
                <w:szCs w:val="20"/>
                <w:lang w:eastAsia="ru-RU"/>
              </w:rPr>
              <w:t>е</w:t>
            </w:r>
            <w:r w:rsidRPr="00A5746B">
              <w:rPr>
                <w:rFonts w:eastAsia="Times New Roman"/>
                <w:bCs/>
                <w:sz w:val="20"/>
                <w:szCs w:val="20"/>
                <w:lang w:eastAsia="ru-RU"/>
              </w:rPr>
              <w:t>ния</w:t>
            </w:r>
          </w:p>
        </w:tc>
        <w:tc>
          <w:tcPr>
            <w:tcW w:w="382" w:type="pct"/>
            <w:shd w:val="clear" w:color="auto" w:fill="auto"/>
            <w:noWrap/>
            <w:vAlign w:val="center"/>
          </w:tcPr>
          <w:p w:rsidR="00354E62" w:rsidRPr="00A5746B" w:rsidRDefault="00354E62" w:rsidP="00F07549">
            <w:pPr>
              <w:ind w:left="-63" w:right="-154"/>
              <w:jc w:val="center"/>
              <w:rPr>
                <w:rFonts w:eastAsia="Times New Roman"/>
                <w:sz w:val="20"/>
                <w:szCs w:val="20"/>
                <w:lang w:eastAsia="ru-RU"/>
              </w:rPr>
            </w:pPr>
            <w:r w:rsidRPr="00A5746B">
              <w:rPr>
                <w:rFonts w:eastAsia="Times New Roman"/>
                <w:sz w:val="20"/>
                <w:szCs w:val="20"/>
                <w:lang w:eastAsia="ru-RU"/>
              </w:rPr>
              <w:t>2022</w:t>
            </w:r>
          </w:p>
        </w:tc>
        <w:tc>
          <w:tcPr>
            <w:tcW w:w="470" w:type="pct"/>
            <w:shd w:val="clear" w:color="auto" w:fill="auto"/>
            <w:noWrap/>
            <w:vAlign w:val="center"/>
          </w:tcPr>
          <w:p w:rsidR="00354E62" w:rsidRPr="00A5746B" w:rsidRDefault="00354E62">
            <w:pPr>
              <w:jc w:val="center"/>
              <w:rPr>
                <w:rFonts w:eastAsia="Times New Roman"/>
                <w:sz w:val="22"/>
                <w:lang w:eastAsia="ru-RU"/>
              </w:rPr>
            </w:pPr>
            <w:r w:rsidRPr="00A5746B">
              <w:rPr>
                <w:rFonts w:eastAsia="Times New Roman"/>
                <w:sz w:val="22"/>
                <w:lang w:eastAsia="ru-RU"/>
              </w:rPr>
              <w:t>2023</w:t>
            </w:r>
          </w:p>
        </w:tc>
        <w:tc>
          <w:tcPr>
            <w:tcW w:w="367" w:type="pct"/>
            <w:shd w:val="clear" w:color="auto" w:fill="auto"/>
            <w:noWrap/>
            <w:vAlign w:val="center"/>
          </w:tcPr>
          <w:p w:rsidR="00354E62" w:rsidRPr="00A5746B" w:rsidRDefault="00354E62">
            <w:pPr>
              <w:jc w:val="center"/>
              <w:rPr>
                <w:rFonts w:eastAsia="Times New Roman"/>
                <w:sz w:val="22"/>
                <w:lang w:eastAsia="ru-RU"/>
              </w:rPr>
            </w:pPr>
            <w:r w:rsidRPr="00A5746B">
              <w:rPr>
                <w:rFonts w:eastAsia="Times New Roman"/>
                <w:sz w:val="22"/>
                <w:lang w:eastAsia="ru-RU"/>
              </w:rPr>
              <w:t>2024</w:t>
            </w:r>
          </w:p>
        </w:tc>
        <w:tc>
          <w:tcPr>
            <w:tcW w:w="418" w:type="pct"/>
            <w:shd w:val="clear" w:color="auto" w:fill="auto"/>
            <w:noWrap/>
            <w:vAlign w:val="center"/>
          </w:tcPr>
          <w:p w:rsidR="00354E62" w:rsidRPr="00A5746B" w:rsidRDefault="00354E62">
            <w:pPr>
              <w:jc w:val="center"/>
              <w:rPr>
                <w:rFonts w:eastAsia="Times New Roman"/>
                <w:sz w:val="22"/>
                <w:lang w:eastAsia="ru-RU"/>
              </w:rPr>
            </w:pPr>
            <w:r w:rsidRPr="00A5746B">
              <w:rPr>
                <w:rFonts w:eastAsia="Times New Roman"/>
                <w:sz w:val="22"/>
                <w:lang w:eastAsia="ru-RU"/>
              </w:rPr>
              <w:t>2025</w:t>
            </w:r>
          </w:p>
        </w:tc>
        <w:tc>
          <w:tcPr>
            <w:tcW w:w="418" w:type="pct"/>
            <w:shd w:val="clear" w:color="auto" w:fill="auto"/>
            <w:noWrap/>
            <w:vAlign w:val="center"/>
          </w:tcPr>
          <w:p w:rsidR="00354E62" w:rsidRPr="00A5746B" w:rsidRDefault="00354E62">
            <w:pPr>
              <w:jc w:val="center"/>
              <w:rPr>
                <w:rFonts w:eastAsia="Times New Roman"/>
                <w:sz w:val="22"/>
                <w:lang w:eastAsia="ru-RU"/>
              </w:rPr>
            </w:pPr>
            <w:r w:rsidRPr="00A5746B">
              <w:rPr>
                <w:rFonts w:eastAsia="Times New Roman"/>
                <w:sz w:val="22"/>
                <w:lang w:eastAsia="ru-RU"/>
              </w:rPr>
              <w:t>2026</w:t>
            </w:r>
          </w:p>
        </w:tc>
        <w:tc>
          <w:tcPr>
            <w:tcW w:w="360" w:type="pct"/>
            <w:shd w:val="clear" w:color="auto" w:fill="auto"/>
            <w:noWrap/>
            <w:vAlign w:val="center"/>
          </w:tcPr>
          <w:p w:rsidR="00354E62" w:rsidRPr="00A5746B" w:rsidRDefault="00354E62">
            <w:pPr>
              <w:jc w:val="center"/>
              <w:rPr>
                <w:rFonts w:eastAsia="Times New Roman"/>
                <w:sz w:val="22"/>
                <w:lang w:eastAsia="ru-RU"/>
              </w:rPr>
            </w:pPr>
            <w:r w:rsidRPr="00A5746B">
              <w:rPr>
                <w:rFonts w:eastAsia="Times New Roman"/>
                <w:sz w:val="22"/>
                <w:lang w:eastAsia="ru-RU"/>
              </w:rPr>
              <w:t>2027</w:t>
            </w:r>
          </w:p>
        </w:tc>
        <w:tc>
          <w:tcPr>
            <w:tcW w:w="387" w:type="pct"/>
            <w:shd w:val="clear" w:color="auto" w:fill="auto"/>
            <w:noWrap/>
            <w:vAlign w:val="center"/>
          </w:tcPr>
          <w:p w:rsidR="00354E62" w:rsidRPr="00A5746B" w:rsidRDefault="00354E62">
            <w:pPr>
              <w:jc w:val="center"/>
              <w:rPr>
                <w:rFonts w:eastAsia="Times New Roman"/>
                <w:sz w:val="22"/>
                <w:lang w:eastAsia="ru-RU"/>
              </w:rPr>
            </w:pPr>
            <w:r w:rsidRPr="00A5746B">
              <w:rPr>
                <w:rFonts w:eastAsia="Times New Roman"/>
                <w:sz w:val="22"/>
                <w:lang w:eastAsia="ru-RU"/>
              </w:rPr>
              <w:t>2028-2032</w:t>
            </w:r>
          </w:p>
        </w:tc>
      </w:tr>
      <w:tr w:rsidR="00354E62" w:rsidRPr="00A5746B" w:rsidTr="00354E62">
        <w:trPr>
          <w:cantSplit/>
        </w:trPr>
        <w:tc>
          <w:tcPr>
            <w:tcW w:w="235" w:type="pct"/>
            <w:vAlign w:val="center"/>
          </w:tcPr>
          <w:p w:rsidR="00354E62" w:rsidRPr="00A5746B" w:rsidRDefault="00354E62" w:rsidP="005A1809">
            <w:pPr>
              <w:jc w:val="center"/>
              <w:rPr>
                <w:rFonts w:eastAsia="Times New Roman"/>
                <w:bCs/>
                <w:sz w:val="20"/>
                <w:szCs w:val="20"/>
                <w:lang w:eastAsia="ru-RU"/>
              </w:rPr>
            </w:pPr>
            <w:r w:rsidRPr="00A5746B">
              <w:rPr>
                <w:rFonts w:eastAsia="Times New Roman"/>
                <w:bCs/>
                <w:sz w:val="20"/>
                <w:szCs w:val="20"/>
                <w:lang w:eastAsia="ru-RU"/>
              </w:rPr>
              <w:t>1</w:t>
            </w:r>
          </w:p>
        </w:tc>
        <w:tc>
          <w:tcPr>
            <w:tcW w:w="1621" w:type="pct"/>
            <w:shd w:val="clear" w:color="auto" w:fill="auto"/>
            <w:noWrap/>
            <w:vAlign w:val="center"/>
            <w:hideMark/>
          </w:tcPr>
          <w:p w:rsidR="00354E62" w:rsidRPr="00A5746B" w:rsidRDefault="00354E62" w:rsidP="005A1809">
            <w:pPr>
              <w:jc w:val="center"/>
              <w:rPr>
                <w:rFonts w:eastAsia="Times New Roman"/>
                <w:sz w:val="20"/>
                <w:szCs w:val="20"/>
                <w:lang w:eastAsia="ru-RU"/>
              </w:rPr>
            </w:pPr>
            <w:r w:rsidRPr="00A5746B">
              <w:rPr>
                <w:rFonts w:eastAsia="Times New Roman"/>
                <w:sz w:val="20"/>
                <w:szCs w:val="20"/>
                <w:lang w:eastAsia="ru-RU"/>
              </w:rPr>
              <w:t>Производство тепловой энергии</w:t>
            </w:r>
          </w:p>
        </w:tc>
        <w:tc>
          <w:tcPr>
            <w:tcW w:w="343" w:type="pct"/>
            <w:shd w:val="clear" w:color="auto" w:fill="auto"/>
            <w:noWrap/>
            <w:vAlign w:val="center"/>
            <w:hideMark/>
          </w:tcPr>
          <w:p w:rsidR="00354E62" w:rsidRPr="00A5746B" w:rsidRDefault="00354E62" w:rsidP="005A1809">
            <w:pPr>
              <w:ind w:left="-136" w:right="-184"/>
              <w:jc w:val="center"/>
              <w:rPr>
                <w:rFonts w:eastAsia="Times New Roman"/>
                <w:sz w:val="20"/>
                <w:szCs w:val="20"/>
                <w:lang w:eastAsia="ru-RU"/>
              </w:rPr>
            </w:pPr>
            <w:r w:rsidRPr="00A5746B">
              <w:rPr>
                <w:rFonts w:eastAsia="Times New Roman"/>
                <w:sz w:val="20"/>
                <w:szCs w:val="20"/>
                <w:lang w:eastAsia="ru-RU"/>
              </w:rPr>
              <w:t>Гкал</w:t>
            </w:r>
          </w:p>
        </w:tc>
        <w:tc>
          <w:tcPr>
            <w:tcW w:w="382" w:type="pct"/>
            <w:shd w:val="clear" w:color="auto" w:fill="auto"/>
            <w:noWrap/>
            <w:vAlign w:val="bottom"/>
          </w:tcPr>
          <w:p w:rsidR="00354E62" w:rsidRPr="00A5746B" w:rsidRDefault="00354E62">
            <w:pPr>
              <w:jc w:val="right"/>
              <w:rPr>
                <w:sz w:val="22"/>
              </w:rPr>
            </w:pPr>
            <w:r w:rsidRPr="00A5746B">
              <w:rPr>
                <w:sz w:val="22"/>
              </w:rPr>
              <w:t>38422,3</w:t>
            </w:r>
          </w:p>
        </w:tc>
        <w:tc>
          <w:tcPr>
            <w:tcW w:w="470" w:type="pct"/>
            <w:shd w:val="clear" w:color="auto" w:fill="auto"/>
            <w:noWrap/>
            <w:vAlign w:val="bottom"/>
          </w:tcPr>
          <w:p w:rsidR="00354E62" w:rsidRPr="00A5746B" w:rsidRDefault="00354E62">
            <w:pPr>
              <w:jc w:val="right"/>
              <w:rPr>
                <w:sz w:val="22"/>
              </w:rPr>
            </w:pPr>
            <w:r w:rsidRPr="00A5746B">
              <w:rPr>
                <w:sz w:val="22"/>
              </w:rPr>
              <w:t>38644,3</w:t>
            </w:r>
          </w:p>
        </w:tc>
        <w:tc>
          <w:tcPr>
            <w:tcW w:w="367" w:type="pct"/>
            <w:shd w:val="clear" w:color="auto" w:fill="auto"/>
            <w:noWrap/>
            <w:vAlign w:val="bottom"/>
          </w:tcPr>
          <w:p w:rsidR="00354E62" w:rsidRPr="00A5746B" w:rsidRDefault="00354E62">
            <w:pPr>
              <w:jc w:val="right"/>
              <w:rPr>
                <w:sz w:val="22"/>
              </w:rPr>
            </w:pPr>
            <w:r w:rsidRPr="00A5746B">
              <w:rPr>
                <w:sz w:val="22"/>
              </w:rPr>
              <w:t>39068,9</w:t>
            </w:r>
          </w:p>
        </w:tc>
        <w:tc>
          <w:tcPr>
            <w:tcW w:w="418" w:type="pct"/>
            <w:shd w:val="clear" w:color="auto" w:fill="auto"/>
            <w:noWrap/>
            <w:vAlign w:val="bottom"/>
          </w:tcPr>
          <w:p w:rsidR="00354E62" w:rsidRPr="00A5746B" w:rsidRDefault="00354E62">
            <w:pPr>
              <w:jc w:val="right"/>
              <w:rPr>
                <w:sz w:val="22"/>
              </w:rPr>
            </w:pPr>
            <w:r w:rsidRPr="00A5746B">
              <w:rPr>
                <w:sz w:val="22"/>
              </w:rPr>
              <w:t>39456,0</w:t>
            </w:r>
          </w:p>
        </w:tc>
        <w:tc>
          <w:tcPr>
            <w:tcW w:w="418" w:type="pct"/>
            <w:shd w:val="clear" w:color="auto" w:fill="auto"/>
            <w:noWrap/>
            <w:vAlign w:val="bottom"/>
          </w:tcPr>
          <w:p w:rsidR="00354E62" w:rsidRPr="00A5746B" w:rsidRDefault="00354E62">
            <w:pPr>
              <w:jc w:val="right"/>
              <w:rPr>
                <w:sz w:val="22"/>
              </w:rPr>
            </w:pPr>
            <w:r w:rsidRPr="00A5746B">
              <w:rPr>
                <w:sz w:val="22"/>
              </w:rPr>
              <w:t>39432,5</w:t>
            </w:r>
          </w:p>
        </w:tc>
        <w:tc>
          <w:tcPr>
            <w:tcW w:w="360" w:type="pct"/>
            <w:shd w:val="clear" w:color="auto" w:fill="auto"/>
            <w:noWrap/>
            <w:vAlign w:val="bottom"/>
          </w:tcPr>
          <w:p w:rsidR="00354E62" w:rsidRPr="00A5746B" w:rsidRDefault="00354E62">
            <w:pPr>
              <w:jc w:val="right"/>
              <w:rPr>
                <w:sz w:val="22"/>
              </w:rPr>
            </w:pPr>
            <w:r w:rsidRPr="00A5746B">
              <w:rPr>
                <w:sz w:val="22"/>
              </w:rPr>
              <w:t>40097,9</w:t>
            </w:r>
          </w:p>
        </w:tc>
        <w:tc>
          <w:tcPr>
            <w:tcW w:w="387" w:type="pct"/>
            <w:shd w:val="clear" w:color="auto" w:fill="auto"/>
            <w:noWrap/>
            <w:vAlign w:val="bottom"/>
          </w:tcPr>
          <w:p w:rsidR="00354E62" w:rsidRPr="00A5746B" w:rsidRDefault="00354E62">
            <w:pPr>
              <w:jc w:val="right"/>
              <w:rPr>
                <w:sz w:val="22"/>
              </w:rPr>
            </w:pPr>
            <w:r w:rsidRPr="00A5746B">
              <w:rPr>
                <w:sz w:val="22"/>
              </w:rPr>
              <w:t>40097,9</w:t>
            </w:r>
          </w:p>
        </w:tc>
      </w:tr>
      <w:tr w:rsidR="00354E62" w:rsidRPr="00A5746B" w:rsidTr="00354E62">
        <w:trPr>
          <w:cantSplit/>
        </w:trPr>
        <w:tc>
          <w:tcPr>
            <w:tcW w:w="235" w:type="pct"/>
            <w:vAlign w:val="center"/>
          </w:tcPr>
          <w:p w:rsidR="00354E62" w:rsidRPr="00A5746B" w:rsidRDefault="00354E62" w:rsidP="005A1809">
            <w:pPr>
              <w:jc w:val="center"/>
              <w:rPr>
                <w:rFonts w:eastAsia="Times New Roman"/>
                <w:bCs/>
                <w:sz w:val="20"/>
                <w:szCs w:val="20"/>
                <w:lang w:eastAsia="ru-RU"/>
              </w:rPr>
            </w:pPr>
            <w:r w:rsidRPr="00A5746B">
              <w:rPr>
                <w:rFonts w:eastAsia="Times New Roman"/>
                <w:bCs/>
                <w:sz w:val="20"/>
                <w:szCs w:val="20"/>
                <w:lang w:eastAsia="ru-RU"/>
              </w:rPr>
              <w:t>2</w:t>
            </w:r>
          </w:p>
        </w:tc>
        <w:tc>
          <w:tcPr>
            <w:tcW w:w="1621" w:type="pct"/>
            <w:shd w:val="clear" w:color="auto" w:fill="auto"/>
            <w:noWrap/>
            <w:vAlign w:val="center"/>
            <w:hideMark/>
          </w:tcPr>
          <w:p w:rsidR="00354E62" w:rsidRPr="00A5746B" w:rsidRDefault="00354E62" w:rsidP="005A1809">
            <w:pPr>
              <w:jc w:val="center"/>
              <w:rPr>
                <w:rFonts w:eastAsia="Times New Roman"/>
                <w:sz w:val="20"/>
                <w:szCs w:val="20"/>
                <w:lang w:eastAsia="ru-RU"/>
              </w:rPr>
            </w:pPr>
            <w:r w:rsidRPr="00A5746B">
              <w:rPr>
                <w:rFonts w:eastAsia="Times New Roman"/>
                <w:sz w:val="20"/>
                <w:szCs w:val="20"/>
                <w:lang w:eastAsia="ru-RU"/>
              </w:rPr>
              <w:t>Собственные нужды</w:t>
            </w:r>
          </w:p>
        </w:tc>
        <w:tc>
          <w:tcPr>
            <w:tcW w:w="343" w:type="pct"/>
            <w:shd w:val="clear" w:color="auto" w:fill="auto"/>
            <w:noWrap/>
            <w:vAlign w:val="center"/>
            <w:hideMark/>
          </w:tcPr>
          <w:p w:rsidR="00354E62" w:rsidRPr="00A5746B" w:rsidRDefault="00354E62" w:rsidP="005A1809">
            <w:pPr>
              <w:ind w:left="-136" w:right="-184"/>
              <w:jc w:val="center"/>
              <w:rPr>
                <w:rFonts w:eastAsia="Times New Roman"/>
                <w:sz w:val="20"/>
                <w:szCs w:val="20"/>
                <w:lang w:eastAsia="ru-RU"/>
              </w:rPr>
            </w:pPr>
            <w:r w:rsidRPr="00A5746B">
              <w:rPr>
                <w:rFonts w:eastAsia="Times New Roman"/>
                <w:sz w:val="20"/>
                <w:szCs w:val="20"/>
                <w:lang w:eastAsia="ru-RU"/>
              </w:rPr>
              <w:t>Гкал</w:t>
            </w:r>
          </w:p>
        </w:tc>
        <w:tc>
          <w:tcPr>
            <w:tcW w:w="382" w:type="pct"/>
            <w:shd w:val="clear" w:color="auto" w:fill="auto"/>
            <w:noWrap/>
            <w:vAlign w:val="bottom"/>
          </w:tcPr>
          <w:p w:rsidR="00354E62" w:rsidRPr="00A5746B" w:rsidRDefault="00354E62">
            <w:pPr>
              <w:jc w:val="right"/>
              <w:rPr>
                <w:sz w:val="22"/>
              </w:rPr>
            </w:pPr>
            <w:r w:rsidRPr="00A5746B">
              <w:rPr>
                <w:sz w:val="22"/>
              </w:rPr>
              <w:t>864,5</w:t>
            </w:r>
          </w:p>
        </w:tc>
        <w:tc>
          <w:tcPr>
            <w:tcW w:w="470" w:type="pct"/>
            <w:shd w:val="clear" w:color="auto" w:fill="auto"/>
            <w:noWrap/>
            <w:vAlign w:val="bottom"/>
          </w:tcPr>
          <w:p w:rsidR="00354E62" w:rsidRPr="00A5746B" w:rsidRDefault="00354E62">
            <w:pPr>
              <w:jc w:val="right"/>
              <w:rPr>
                <w:sz w:val="22"/>
              </w:rPr>
            </w:pPr>
            <w:r w:rsidRPr="00A5746B">
              <w:rPr>
                <w:sz w:val="22"/>
              </w:rPr>
              <w:t>864,5</w:t>
            </w:r>
          </w:p>
        </w:tc>
        <w:tc>
          <w:tcPr>
            <w:tcW w:w="367" w:type="pct"/>
            <w:shd w:val="clear" w:color="auto" w:fill="auto"/>
            <w:noWrap/>
            <w:vAlign w:val="bottom"/>
          </w:tcPr>
          <w:p w:rsidR="00354E62" w:rsidRPr="00A5746B" w:rsidRDefault="00354E62">
            <w:pPr>
              <w:jc w:val="right"/>
              <w:rPr>
                <w:sz w:val="22"/>
              </w:rPr>
            </w:pPr>
            <w:r w:rsidRPr="00A5746B">
              <w:rPr>
                <w:sz w:val="22"/>
              </w:rPr>
              <w:t>864,5</w:t>
            </w:r>
          </w:p>
        </w:tc>
        <w:tc>
          <w:tcPr>
            <w:tcW w:w="418" w:type="pct"/>
            <w:shd w:val="clear" w:color="auto" w:fill="auto"/>
            <w:noWrap/>
            <w:vAlign w:val="bottom"/>
          </w:tcPr>
          <w:p w:rsidR="00354E62" w:rsidRPr="00A5746B" w:rsidRDefault="00354E62">
            <w:pPr>
              <w:jc w:val="right"/>
              <w:rPr>
                <w:sz w:val="22"/>
              </w:rPr>
            </w:pPr>
            <w:r w:rsidRPr="00A5746B">
              <w:rPr>
                <w:sz w:val="22"/>
              </w:rPr>
              <w:t>864,5</w:t>
            </w:r>
          </w:p>
        </w:tc>
        <w:tc>
          <w:tcPr>
            <w:tcW w:w="418" w:type="pct"/>
            <w:shd w:val="clear" w:color="auto" w:fill="auto"/>
            <w:noWrap/>
            <w:vAlign w:val="bottom"/>
          </w:tcPr>
          <w:p w:rsidR="00354E62" w:rsidRPr="00A5746B" w:rsidRDefault="00354E62">
            <w:pPr>
              <w:jc w:val="right"/>
              <w:rPr>
                <w:sz w:val="22"/>
              </w:rPr>
            </w:pPr>
            <w:r w:rsidRPr="00A5746B">
              <w:rPr>
                <w:sz w:val="22"/>
              </w:rPr>
              <w:t>864,5</w:t>
            </w:r>
          </w:p>
        </w:tc>
        <w:tc>
          <w:tcPr>
            <w:tcW w:w="360" w:type="pct"/>
            <w:shd w:val="clear" w:color="auto" w:fill="auto"/>
            <w:noWrap/>
            <w:vAlign w:val="bottom"/>
          </w:tcPr>
          <w:p w:rsidR="00354E62" w:rsidRPr="00A5746B" w:rsidRDefault="00354E62">
            <w:pPr>
              <w:jc w:val="right"/>
              <w:rPr>
                <w:sz w:val="22"/>
              </w:rPr>
            </w:pPr>
            <w:r w:rsidRPr="00A5746B">
              <w:rPr>
                <w:sz w:val="22"/>
              </w:rPr>
              <w:t>864,5</w:t>
            </w:r>
          </w:p>
        </w:tc>
        <w:tc>
          <w:tcPr>
            <w:tcW w:w="387" w:type="pct"/>
            <w:shd w:val="clear" w:color="auto" w:fill="auto"/>
            <w:noWrap/>
            <w:vAlign w:val="bottom"/>
          </w:tcPr>
          <w:p w:rsidR="00354E62" w:rsidRPr="00A5746B" w:rsidRDefault="00354E62">
            <w:pPr>
              <w:jc w:val="right"/>
              <w:rPr>
                <w:sz w:val="22"/>
              </w:rPr>
            </w:pPr>
            <w:r w:rsidRPr="00A5746B">
              <w:rPr>
                <w:sz w:val="22"/>
              </w:rPr>
              <w:t>864,5</w:t>
            </w:r>
          </w:p>
        </w:tc>
      </w:tr>
      <w:tr w:rsidR="00354E62" w:rsidRPr="00A5746B" w:rsidTr="00354E62">
        <w:trPr>
          <w:cantSplit/>
        </w:trPr>
        <w:tc>
          <w:tcPr>
            <w:tcW w:w="235" w:type="pct"/>
            <w:vAlign w:val="center"/>
          </w:tcPr>
          <w:p w:rsidR="00354E62" w:rsidRPr="00A5746B" w:rsidRDefault="00354E62" w:rsidP="005A1809">
            <w:pPr>
              <w:jc w:val="center"/>
              <w:rPr>
                <w:rFonts w:eastAsia="Times New Roman"/>
                <w:bCs/>
                <w:sz w:val="20"/>
                <w:szCs w:val="20"/>
                <w:lang w:eastAsia="ru-RU"/>
              </w:rPr>
            </w:pPr>
            <w:r w:rsidRPr="00A5746B">
              <w:rPr>
                <w:rFonts w:eastAsia="Times New Roman"/>
                <w:bCs/>
                <w:sz w:val="20"/>
                <w:szCs w:val="20"/>
                <w:lang w:eastAsia="ru-RU"/>
              </w:rPr>
              <w:t>3</w:t>
            </w:r>
          </w:p>
        </w:tc>
        <w:tc>
          <w:tcPr>
            <w:tcW w:w="1621" w:type="pct"/>
            <w:shd w:val="clear" w:color="auto" w:fill="auto"/>
            <w:noWrap/>
            <w:vAlign w:val="center"/>
            <w:hideMark/>
          </w:tcPr>
          <w:p w:rsidR="00354E62" w:rsidRPr="00A5746B" w:rsidRDefault="00354E62" w:rsidP="005A1809">
            <w:pPr>
              <w:jc w:val="center"/>
              <w:rPr>
                <w:rFonts w:eastAsia="Times New Roman"/>
                <w:sz w:val="20"/>
                <w:szCs w:val="20"/>
                <w:lang w:eastAsia="ru-RU"/>
              </w:rPr>
            </w:pPr>
            <w:r w:rsidRPr="00A5746B">
              <w:rPr>
                <w:rFonts w:eastAsia="Times New Roman"/>
                <w:sz w:val="20"/>
                <w:szCs w:val="20"/>
                <w:lang w:eastAsia="ru-RU"/>
              </w:rPr>
              <w:t>Потери в тепловой сети</w:t>
            </w:r>
          </w:p>
        </w:tc>
        <w:tc>
          <w:tcPr>
            <w:tcW w:w="343" w:type="pct"/>
            <w:shd w:val="clear" w:color="auto" w:fill="auto"/>
            <w:noWrap/>
            <w:vAlign w:val="center"/>
            <w:hideMark/>
          </w:tcPr>
          <w:p w:rsidR="00354E62" w:rsidRPr="00A5746B" w:rsidRDefault="00354E62" w:rsidP="005A1809">
            <w:pPr>
              <w:ind w:left="-136" w:right="-184"/>
              <w:jc w:val="center"/>
              <w:rPr>
                <w:rFonts w:eastAsia="Times New Roman"/>
                <w:sz w:val="20"/>
                <w:szCs w:val="20"/>
                <w:lang w:eastAsia="ru-RU"/>
              </w:rPr>
            </w:pPr>
            <w:r w:rsidRPr="00A5746B">
              <w:rPr>
                <w:rFonts w:eastAsia="Times New Roman"/>
                <w:sz w:val="20"/>
                <w:szCs w:val="20"/>
                <w:lang w:eastAsia="ru-RU"/>
              </w:rPr>
              <w:t>Гкал</w:t>
            </w:r>
          </w:p>
        </w:tc>
        <w:tc>
          <w:tcPr>
            <w:tcW w:w="382" w:type="pct"/>
            <w:shd w:val="clear" w:color="auto" w:fill="auto"/>
            <w:noWrap/>
            <w:vAlign w:val="bottom"/>
          </w:tcPr>
          <w:p w:rsidR="00354E62" w:rsidRPr="00A5746B" w:rsidRDefault="00354E62">
            <w:pPr>
              <w:jc w:val="right"/>
              <w:rPr>
                <w:sz w:val="22"/>
              </w:rPr>
            </w:pPr>
            <w:r w:rsidRPr="00A5746B">
              <w:rPr>
                <w:sz w:val="22"/>
              </w:rPr>
              <w:t>4759,5</w:t>
            </w:r>
          </w:p>
        </w:tc>
        <w:tc>
          <w:tcPr>
            <w:tcW w:w="470" w:type="pct"/>
            <w:shd w:val="clear" w:color="auto" w:fill="auto"/>
            <w:noWrap/>
            <w:vAlign w:val="bottom"/>
          </w:tcPr>
          <w:p w:rsidR="00354E62" w:rsidRPr="00A5746B" w:rsidRDefault="00354E62">
            <w:pPr>
              <w:jc w:val="right"/>
              <w:rPr>
                <w:sz w:val="22"/>
              </w:rPr>
            </w:pPr>
            <w:r w:rsidRPr="00A5746B">
              <w:rPr>
                <w:sz w:val="22"/>
              </w:rPr>
              <w:t>4735,7</w:t>
            </w:r>
          </w:p>
        </w:tc>
        <w:tc>
          <w:tcPr>
            <w:tcW w:w="367" w:type="pct"/>
            <w:shd w:val="clear" w:color="auto" w:fill="auto"/>
            <w:noWrap/>
            <w:vAlign w:val="bottom"/>
          </w:tcPr>
          <w:p w:rsidR="00354E62" w:rsidRPr="00A5746B" w:rsidRDefault="00354E62">
            <w:pPr>
              <w:jc w:val="right"/>
              <w:rPr>
                <w:sz w:val="22"/>
              </w:rPr>
            </w:pPr>
            <w:r w:rsidRPr="00A5746B">
              <w:rPr>
                <w:sz w:val="22"/>
              </w:rPr>
              <w:t>4712,0</w:t>
            </w:r>
          </w:p>
        </w:tc>
        <w:tc>
          <w:tcPr>
            <w:tcW w:w="418" w:type="pct"/>
            <w:shd w:val="clear" w:color="auto" w:fill="auto"/>
            <w:noWrap/>
            <w:vAlign w:val="bottom"/>
          </w:tcPr>
          <w:p w:rsidR="00354E62" w:rsidRPr="00A5746B" w:rsidRDefault="00354E62">
            <w:pPr>
              <w:jc w:val="right"/>
              <w:rPr>
                <w:sz w:val="22"/>
              </w:rPr>
            </w:pPr>
            <w:r w:rsidRPr="00A5746B">
              <w:rPr>
                <w:sz w:val="22"/>
              </w:rPr>
              <w:t>4688,5</w:t>
            </w:r>
          </w:p>
        </w:tc>
        <w:tc>
          <w:tcPr>
            <w:tcW w:w="418" w:type="pct"/>
            <w:shd w:val="clear" w:color="auto" w:fill="auto"/>
            <w:noWrap/>
            <w:vAlign w:val="bottom"/>
          </w:tcPr>
          <w:p w:rsidR="00354E62" w:rsidRPr="00A5746B" w:rsidRDefault="00354E62">
            <w:pPr>
              <w:jc w:val="right"/>
              <w:rPr>
                <w:sz w:val="22"/>
              </w:rPr>
            </w:pPr>
            <w:r w:rsidRPr="00A5746B">
              <w:rPr>
                <w:sz w:val="22"/>
              </w:rPr>
              <w:t>4665,0</w:t>
            </w:r>
          </w:p>
        </w:tc>
        <w:tc>
          <w:tcPr>
            <w:tcW w:w="360" w:type="pct"/>
            <w:shd w:val="clear" w:color="auto" w:fill="auto"/>
            <w:noWrap/>
            <w:vAlign w:val="bottom"/>
          </w:tcPr>
          <w:p w:rsidR="00354E62" w:rsidRPr="00A5746B" w:rsidRDefault="00354E62">
            <w:pPr>
              <w:jc w:val="right"/>
              <w:rPr>
                <w:sz w:val="22"/>
              </w:rPr>
            </w:pPr>
            <w:r w:rsidRPr="00A5746B">
              <w:rPr>
                <w:sz w:val="22"/>
              </w:rPr>
              <w:t>4641,7</w:t>
            </w:r>
          </w:p>
        </w:tc>
        <w:tc>
          <w:tcPr>
            <w:tcW w:w="387" w:type="pct"/>
            <w:shd w:val="clear" w:color="auto" w:fill="auto"/>
            <w:noWrap/>
            <w:vAlign w:val="bottom"/>
          </w:tcPr>
          <w:p w:rsidR="00354E62" w:rsidRPr="00A5746B" w:rsidRDefault="00354E62">
            <w:pPr>
              <w:jc w:val="right"/>
              <w:rPr>
                <w:sz w:val="22"/>
              </w:rPr>
            </w:pPr>
            <w:r w:rsidRPr="00A5746B">
              <w:rPr>
                <w:sz w:val="22"/>
              </w:rPr>
              <w:t>4641,7</w:t>
            </w:r>
          </w:p>
        </w:tc>
      </w:tr>
      <w:tr w:rsidR="00354E62" w:rsidRPr="00A5746B" w:rsidTr="00354E62">
        <w:trPr>
          <w:cantSplit/>
        </w:trPr>
        <w:tc>
          <w:tcPr>
            <w:tcW w:w="235" w:type="pct"/>
            <w:vAlign w:val="center"/>
          </w:tcPr>
          <w:p w:rsidR="00354E62" w:rsidRPr="00A5746B" w:rsidRDefault="00354E62" w:rsidP="005A1809">
            <w:pPr>
              <w:jc w:val="center"/>
              <w:rPr>
                <w:rFonts w:eastAsia="Times New Roman"/>
                <w:bCs/>
                <w:sz w:val="20"/>
                <w:szCs w:val="20"/>
                <w:lang w:eastAsia="ru-RU"/>
              </w:rPr>
            </w:pPr>
            <w:r w:rsidRPr="00A5746B">
              <w:rPr>
                <w:rFonts w:eastAsia="Times New Roman"/>
                <w:bCs/>
                <w:sz w:val="20"/>
                <w:szCs w:val="20"/>
                <w:lang w:eastAsia="ru-RU"/>
              </w:rPr>
              <w:t>4</w:t>
            </w:r>
          </w:p>
        </w:tc>
        <w:tc>
          <w:tcPr>
            <w:tcW w:w="1621" w:type="pct"/>
            <w:shd w:val="clear" w:color="auto" w:fill="auto"/>
            <w:noWrap/>
            <w:vAlign w:val="center"/>
            <w:hideMark/>
          </w:tcPr>
          <w:p w:rsidR="00354E62" w:rsidRPr="00A5746B" w:rsidRDefault="00354E62" w:rsidP="005A1809">
            <w:pPr>
              <w:jc w:val="center"/>
              <w:rPr>
                <w:rFonts w:eastAsia="Times New Roman"/>
                <w:sz w:val="20"/>
                <w:szCs w:val="20"/>
                <w:lang w:eastAsia="ru-RU"/>
              </w:rPr>
            </w:pPr>
            <w:r w:rsidRPr="00A5746B">
              <w:rPr>
                <w:rFonts w:eastAsia="Times New Roman"/>
                <w:sz w:val="20"/>
                <w:szCs w:val="20"/>
                <w:lang w:eastAsia="ru-RU"/>
              </w:rPr>
              <w:t>Полезный отпуск</w:t>
            </w:r>
          </w:p>
        </w:tc>
        <w:tc>
          <w:tcPr>
            <w:tcW w:w="343" w:type="pct"/>
            <w:shd w:val="clear" w:color="auto" w:fill="auto"/>
            <w:noWrap/>
            <w:vAlign w:val="center"/>
            <w:hideMark/>
          </w:tcPr>
          <w:p w:rsidR="00354E62" w:rsidRPr="00A5746B" w:rsidRDefault="00354E62" w:rsidP="005A1809">
            <w:pPr>
              <w:ind w:left="-136" w:right="-184"/>
              <w:jc w:val="center"/>
              <w:rPr>
                <w:rFonts w:eastAsia="Times New Roman"/>
                <w:sz w:val="20"/>
                <w:szCs w:val="20"/>
                <w:lang w:eastAsia="ru-RU"/>
              </w:rPr>
            </w:pPr>
            <w:r w:rsidRPr="00A5746B">
              <w:rPr>
                <w:rFonts w:eastAsia="Times New Roman"/>
                <w:sz w:val="20"/>
                <w:szCs w:val="20"/>
                <w:lang w:eastAsia="ru-RU"/>
              </w:rPr>
              <w:t>Гкал</w:t>
            </w:r>
          </w:p>
        </w:tc>
        <w:tc>
          <w:tcPr>
            <w:tcW w:w="382" w:type="pct"/>
            <w:shd w:val="clear" w:color="auto" w:fill="auto"/>
            <w:noWrap/>
            <w:vAlign w:val="bottom"/>
          </w:tcPr>
          <w:p w:rsidR="00354E62" w:rsidRPr="00A5746B" w:rsidRDefault="00354E62">
            <w:pPr>
              <w:jc w:val="right"/>
              <w:rPr>
                <w:sz w:val="22"/>
              </w:rPr>
            </w:pPr>
            <w:r w:rsidRPr="00A5746B">
              <w:rPr>
                <w:sz w:val="22"/>
              </w:rPr>
              <w:t>32798,3</w:t>
            </w:r>
          </w:p>
        </w:tc>
        <w:tc>
          <w:tcPr>
            <w:tcW w:w="470" w:type="pct"/>
            <w:shd w:val="clear" w:color="auto" w:fill="auto"/>
            <w:noWrap/>
            <w:vAlign w:val="bottom"/>
          </w:tcPr>
          <w:p w:rsidR="00354E62" w:rsidRPr="00A5746B" w:rsidRDefault="00354E62">
            <w:pPr>
              <w:jc w:val="right"/>
              <w:rPr>
                <w:sz w:val="22"/>
              </w:rPr>
            </w:pPr>
            <w:r w:rsidRPr="00A5746B">
              <w:rPr>
                <w:sz w:val="22"/>
              </w:rPr>
              <w:t>33044,0</w:t>
            </w:r>
          </w:p>
        </w:tc>
        <w:tc>
          <w:tcPr>
            <w:tcW w:w="367" w:type="pct"/>
            <w:shd w:val="clear" w:color="auto" w:fill="auto"/>
            <w:noWrap/>
            <w:vAlign w:val="bottom"/>
          </w:tcPr>
          <w:p w:rsidR="00354E62" w:rsidRPr="00A5746B" w:rsidRDefault="00354E62">
            <w:pPr>
              <w:jc w:val="right"/>
              <w:rPr>
                <w:sz w:val="22"/>
              </w:rPr>
            </w:pPr>
            <w:r w:rsidRPr="00A5746B">
              <w:rPr>
                <w:sz w:val="22"/>
              </w:rPr>
              <w:t>33492,3</w:t>
            </w:r>
          </w:p>
        </w:tc>
        <w:tc>
          <w:tcPr>
            <w:tcW w:w="418" w:type="pct"/>
            <w:shd w:val="clear" w:color="auto" w:fill="auto"/>
            <w:noWrap/>
            <w:vAlign w:val="bottom"/>
          </w:tcPr>
          <w:p w:rsidR="00354E62" w:rsidRPr="00A5746B" w:rsidRDefault="00354E62">
            <w:pPr>
              <w:jc w:val="right"/>
              <w:rPr>
                <w:sz w:val="22"/>
              </w:rPr>
            </w:pPr>
            <w:r w:rsidRPr="00A5746B">
              <w:rPr>
                <w:sz w:val="22"/>
              </w:rPr>
              <w:t>33903,0</w:t>
            </w:r>
          </w:p>
        </w:tc>
        <w:tc>
          <w:tcPr>
            <w:tcW w:w="418" w:type="pct"/>
            <w:shd w:val="clear" w:color="auto" w:fill="auto"/>
            <w:noWrap/>
            <w:vAlign w:val="bottom"/>
          </w:tcPr>
          <w:p w:rsidR="00354E62" w:rsidRPr="00A5746B" w:rsidRDefault="00354E62">
            <w:pPr>
              <w:jc w:val="right"/>
              <w:rPr>
                <w:sz w:val="22"/>
              </w:rPr>
            </w:pPr>
            <w:r w:rsidRPr="00A5746B">
              <w:rPr>
                <w:sz w:val="22"/>
              </w:rPr>
              <w:t>33903,0</w:t>
            </w:r>
          </w:p>
        </w:tc>
        <w:tc>
          <w:tcPr>
            <w:tcW w:w="360" w:type="pct"/>
            <w:shd w:val="clear" w:color="auto" w:fill="auto"/>
            <w:noWrap/>
            <w:vAlign w:val="bottom"/>
          </w:tcPr>
          <w:p w:rsidR="00354E62" w:rsidRPr="00A5746B" w:rsidRDefault="00354E62">
            <w:pPr>
              <w:jc w:val="right"/>
              <w:rPr>
                <w:sz w:val="22"/>
              </w:rPr>
            </w:pPr>
            <w:r w:rsidRPr="00A5746B">
              <w:rPr>
                <w:sz w:val="22"/>
              </w:rPr>
              <w:t>34591,7</w:t>
            </w:r>
          </w:p>
        </w:tc>
        <w:tc>
          <w:tcPr>
            <w:tcW w:w="387" w:type="pct"/>
            <w:shd w:val="clear" w:color="auto" w:fill="auto"/>
            <w:noWrap/>
            <w:vAlign w:val="bottom"/>
          </w:tcPr>
          <w:p w:rsidR="00354E62" w:rsidRPr="00A5746B" w:rsidRDefault="00354E62">
            <w:pPr>
              <w:jc w:val="right"/>
              <w:rPr>
                <w:sz w:val="22"/>
              </w:rPr>
            </w:pPr>
            <w:r w:rsidRPr="00A5746B">
              <w:rPr>
                <w:sz w:val="22"/>
              </w:rPr>
              <w:t>34591,7</w:t>
            </w:r>
          </w:p>
        </w:tc>
      </w:tr>
      <w:tr w:rsidR="00354E62" w:rsidRPr="00A5746B" w:rsidTr="00354E62">
        <w:trPr>
          <w:cantSplit/>
        </w:trPr>
        <w:tc>
          <w:tcPr>
            <w:tcW w:w="235" w:type="pct"/>
            <w:vAlign w:val="center"/>
          </w:tcPr>
          <w:p w:rsidR="00354E62" w:rsidRPr="00A5746B" w:rsidRDefault="00354E62" w:rsidP="005A1809">
            <w:pPr>
              <w:jc w:val="center"/>
              <w:rPr>
                <w:rFonts w:eastAsia="Times New Roman"/>
                <w:bCs/>
                <w:sz w:val="20"/>
                <w:szCs w:val="20"/>
                <w:lang w:eastAsia="ru-RU"/>
              </w:rPr>
            </w:pPr>
            <w:r w:rsidRPr="00A5746B">
              <w:rPr>
                <w:rFonts w:eastAsia="Times New Roman"/>
                <w:bCs/>
                <w:sz w:val="20"/>
                <w:szCs w:val="20"/>
                <w:lang w:eastAsia="ru-RU"/>
              </w:rPr>
              <w:t>5</w:t>
            </w:r>
          </w:p>
        </w:tc>
        <w:tc>
          <w:tcPr>
            <w:tcW w:w="1621" w:type="pct"/>
            <w:shd w:val="clear" w:color="auto" w:fill="auto"/>
            <w:noWrap/>
            <w:vAlign w:val="bottom"/>
            <w:hideMark/>
          </w:tcPr>
          <w:p w:rsidR="00354E62" w:rsidRPr="00A5746B" w:rsidRDefault="00354E62">
            <w:pPr>
              <w:rPr>
                <w:sz w:val="20"/>
                <w:szCs w:val="20"/>
              </w:rPr>
            </w:pPr>
            <w:r w:rsidRPr="00A5746B">
              <w:rPr>
                <w:sz w:val="20"/>
                <w:szCs w:val="20"/>
              </w:rPr>
              <w:t>Себестоимость производимых товаров (оказываемых услуг) по регулируемому виду деятельности, в том числе</w:t>
            </w:r>
          </w:p>
        </w:tc>
        <w:tc>
          <w:tcPr>
            <w:tcW w:w="343" w:type="pct"/>
            <w:shd w:val="clear" w:color="auto" w:fill="auto"/>
            <w:noWrap/>
            <w:vAlign w:val="center"/>
            <w:hideMark/>
          </w:tcPr>
          <w:p w:rsidR="00354E62" w:rsidRPr="00A5746B" w:rsidRDefault="00354E62" w:rsidP="005A1809">
            <w:pPr>
              <w:ind w:left="-136" w:right="-184"/>
              <w:jc w:val="center"/>
              <w:rPr>
                <w:rFonts w:eastAsia="Times New Roman"/>
                <w:sz w:val="20"/>
                <w:szCs w:val="20"/>
                <w:lang w:eastAsia="ru-RU"/>
              </w:rPr>
            </w:pPr>
            <w:r w:rsidRPr="00A5746B">
              <w:rPr>
                <w:rFonts w:eastAsia="Times New Roman"/>
                <w:sz w:val="20"/>
                <w:szCs w:val="20"/>
                <w:lang w:eastAsia="ru-RU"/>
              </w:rPr>
              <w:t>тыс.руб.</w:t>
            </w:r>
          </w:p>
        </w:tc>
        <w:tc>
          <w:tcPr>
            <w:tcW w:w="382" w:type="pct"/>
            <w:shd w:val="clear" w:color="auto" w:fill="auto"/>
            <w:noWrap/>
            <w:vAlign w:val="bottom"/>
          </w:tcPr>
          <w:p w:rsidR="00354E62" w:rsidRPr="00A5746B" w:rsidRDefault="00354E62">
            <w:pPr>
              <w:jc w:val="right"/>
              <w:rPr>
                <w:sz w:val="22"/>
              </w:rPr>
            </w:pPr>
            <w:r w:rsidRPr="00A5746B">
              <w:rPr>
                <w:sz w:val="22"/>
              </w:rPr>
              <w:t>68063,87</w:t>
            </w:r>
          </w:p>
        </w:tc>
        <w:tc>
          <w:tcPr>
            <w:tcW w:w="470" w:type="pct"/>
            <w:shd w:val="clear" w:color="auto" w:fill="auto"/>
            <w:noWrap/>
            <w:vAlign w:val="bottom"/>
          </w:tcPr>
          <w:p w:rsidR="00354E62" w:rsidRPr="00A5746B" w:rsidRDefault="00354E62">
            <w:pPr>
              <w:jc w:val="right"/>
              <w:rPr>
                <w:sz w:val="22"/>
              </w:rPr>
            </w:pPr>
            <w:r w:rsidRPr="00A5746B">
              <w:rPr>
                <w:sz w:val="22"/>
              </w:rPr>
              <w:t>67497,84</w:t>
            </w:r>
          </w:p>
        </w:tc>
        <w:tc>
          <w:tcPr>
            <w:tcW w:w="367" w:type="pct"/>
            <w:shd w:val="clear" w:color="auto" w:fill="auto"/>
            <w:noWrap/>
            <w:vAlign w:val="bottom"/>
          </w:tcPr>
          <w:p w:rsidR="00354E62" w:rsidRPr="00A5746B" w:rsidRDefault="00354E62">
            <w:pPr>
              <w:jc w:val="right"/>
              <w:rPr>
                <w:sz w:val="22"/>
              </w:rPr>
            </w:pPr>
            <w:r w:rsidRPr="00A5746B">
              <w:rPr>
                <w:sz w:val="22"/>
              </w:rPr>
              <w:t>69339,34</w:t>
            </w:r>
          </w:p>
        </w:tc>
        <w:tc>
          <w:tcPr>
            <w:tcW w:w="418" w:type="pct"/>
            <w:shd w:val="clear" w:color="auto" w:fill="auto"/>
            <w:noWrap/>
            <w:vAlign w:val="bottom"/>
          </w:tcPr>
          <w:p w:rsidR="00354E62" w:rsidRPr="00A5746B" w:rsidRDefault="00354E62">
            <w:pPr>
              <w:jc w:val="right"/>
              <w:rPr>
                <w:sz w:val="22"/>
              </w:rPr>
            </w:pPr>
            <w:r w:rsidRPr="00A5746B">
              <w:rPr>
                <w:sz w:val="22"/>
              </w:rPr>
              <w:t>71373,27</w:t>
            </w:r>
          </w:p>
        </w:tc>
        <w:tc>
          <w:tcPr>
            <w:tcW w:w="418" w:type="pct"/>
            <w:shd w:val="clear" w:color="auto" w:fill="auto"/>
            <w:noWrap/>
            <w:vAlign w:val="bottom"/>
          </w:tcPr>
          <w:p w:rsidR="00354E62" w:rsidRPr="00A5746B" w:rsidRDefault="00354E62">
            <w:pPr>
              <w:jc w:val="right"/>
              <w:rPr>
                <w:sz w:val="22"/>
              </w:rPr>
            </w:pPr>
            <w:r w:rsidRPr="00A5746B">
              <w:rPr>
                <w:sz w:val="22"/>
              </w:rPr>
              <w:t>72958,63</w:t>
            </w:r>
          </w:p>
        </w:tc>
        <w:tc>
          <w:tcPr>
            <w:tcW w:w="360" w:type="pct"/>
            <w:shd w:val="clear" w:color="auto" w:fill="auto"/>
            <w:noWrap/>
            <w:vAlign w:val="bottom"/>
          </w:tcPr>
          <w:p w:rsidR="00354E62" w:rsidRPr="00A5746B" w:rsidRDefault="00354E62">
            <w:pPr>
              <w:jc w:val="right"/>
              <w:rPr>
                <w:sz w:val="22"/>
              </w:rPr>
            </w:pPr>
            <w:r w:rsidRPr="00A5746B">
              <w:rPr>
                <w:sz w:val="22"/>
              </w:rPr>
              <w:t>75181,48</w:t>
            </w:r>
          </w:p>
        </w:tc>
        <w:tc>
          <w:tcPr>
            <w:tcW w:w="387" w:type="pct"/>
            <w:shd w:val="clear" w:color="auto" w:fill="auto"/>
            <w:noWrap/>
            <w:vAlign w:val="bottom"/>
          </w:tcPr>
          <w:p w:rsidR="00354E62" w:rsidRPr="00A5746B" w:rsidRDefault="00354E62">
            <w:pPr>
              <w:jc w:val="right"/>
              <w:rPr>
                <w:sz w:val="22"/>
              </w:rPr>
            </w:pPr>
            <w:r w:rsidRPr="00A5746B">
              <w:rPr>
                <w:sz w:val="22"/>
              </w:rPr>
              <w:t>81983,93</w:t>
            </w:r>
          </w:p>
        </w:tc>
      </w:tr>
      <w:tr w:rsidR="00354E62" w:rsidRPr="00A5746B" w:rsidTr="00354E62">
        <w:trPr>
          <w:cantSplit/>
        </w:trPr>
        <w:tc>
          <w:tcPr>
            <w:tcW w:w="235" w:type="pct"/>
            <w:vAlign w:val="center"/>
          </w:tcPr>
          <w:p w:rsidR="00354E62" w:rsidRPr="00A5746B" w:rsidRDefault="00354E62" w:rsidP="005A1809">
            <w:pPr>
              <w:jc w:val="center"/>
              <w:rPr>
                <w:rFonts w:eastAsia="Times New Roman"/>
                <w:bCs/>
                <w:sz w:val="20"/>
                <w:szCs w:val="20"/>
                <w:lang w:eastAsia="ru-RU"/>
              </w:rPr>
            </w:pPr>
            <w:r w:rsidRPr="00A5746B">
              <w:rPr>
                <w:rFonts w:eastAsia="Times New Roman"/>
                <w:bCs/>
                <w:sz w:val="20"/>
                <w:szCs w:val="20"/>
                <w:lang w:eastAsia="ru-RU"/>
              </w:rPr>
              <w:t>5.1</w:t>
            </w:r>
          </w:p>
        </w:tc>
        <w:tc>
          <w:tcPr>
            <w:tcW w:w="1621" w:type="pct"/>
            <w:shd w:val="clear" w:color="auto" w:fill="auto"/>
            <w:noWrap/>
            <w:vAlign w:val="bottom"/>
            <w:hideMark/>
          </w:tcPr>
          <w:p w:rsidR="00354E62" w:rsidRPr="00A5746B" w:rsidRDefault="00354E62">
            <w:pPr>
              <w:rPr>
                <w:sz w:val="20"/>
                <w:szCs w:val="20"/>
              </w:rPr>
            </w:pPr>
            <w:r w:rsidRPr="00A5746B">
              <w:rPr>
                <w:sz w:val="20"/>
                <w:szCs w:val="20"/>
              </w:rPr>
              <w:t>расходы на топливо</w:t>
            </w:r>
          </w:p>
        </w:tc>
        <w:tc>
          <w:tcPr>
            <w:tcW w:w="343" w:type="pct"/>
            <w:shd w:val="clear" w:color="auto" w:fill="auto"/>
            <w:noWrap/>
            <w:vAlign w:val="center"/>
            <w:hideMark/>
          </w:tcPr>
          <w:p w:rsidR="00354E62" w:rsidRPr="00A5746B" w:rsidRDefault="00354E62" w:rsidP="005A1809">
            <w:pPr>
              <w:ind w:left="-136" w:right="-184"/>
              <w:jc w:val="center"/>
              <w:rPr>
                <w:rFonts w:eastAsia="Times New Roman"/>
                <w:bCs/>
                <w:sz w:val="20"/>
                <w:szCs w:val="20"/>
                <w:lang w:eastAsia="ru-RU"/>
              </w:rPr>
            </w:pPr>
            <w:r w:rsidRPr="00A5746B">
              <w:rPr>
                <w:rFonts w:eastAsia="Times New Roman"/>
                <w:bCs/>
                <w:sz w:val="20"/>
                <w:szCs w:val="20"/>
                <w:lang w:eastAsia="ru-RU"/>
              </w:rPr>
              <w:t>тыс.руб.</w:t>
            </w:r>
          </w:p>
        </w:tc>
        <w:tc>
          <w:tcPr>
            <w:tcW w:w="382" w:type="pct"/>
            <w:shd w:val="clear" w:color="auto" w:fill="auto"/>
            <w:noWrap/>
            <w:vAlign w:val="bottom"/>
          </w:tcPr>
          <w:p w:rsidR="00354E62" w:rsidRPr="00A5746B" w:rsidRDefault="00354E62">
            <w:pPr>
              <w:jc w:val="right"/>
              <w:rPr>
                <w:sz w:val="22"/>
              </w:rPr>
            </w:pPr>
            <w:r w:rsidRPr="00A5746B">
              <w:rPr>
                <w:sz w:val="22"/>
              </w:rPr>
              <w:t>37062,62</w:t>
            </w:r>
          </w:p>
        </w:tc>
        <w:tc>
          <w:tcPr>
            <w:tcW w:w="470" w:type="pct"/>
            <w:shd w:val="clear" w:color="auto" w:fill="auto"/>
            <w:noWrap/>
            <w:vAlign w:val="bottom"/>
          </w:tcPr>
          <w:p w:rsidR="00354E62" w:rsidRPr="00A5746B" w:rsidRDefault="00354E62">
            <w:pPr>
              <w:jc w:val="right"/>
              <w:rPr>
                <w:sz w:val="22"/>
              </w:rPr>
            </w:pPr>
            <w:r w:rsidRPr="00A5746B">
              <w:rPr>
                <w:sz w:val="22"/>
              </w:rPr>
              <w:t>34641,25</w:t>
            </w:r>
          </w:p>
        </w:tc>
        <w:tc>
          <w:tcPr>
            <w:tcW w:w="367" w:type="pct"/>
            <w:shd w:val="clear" w:color="auto" w:fill="auto"/>
            <w:noWrap/>
            <w:vAlign w:val="bottom"/>
          </w:tcPr>
          <w:p w:rsidR="00354E62" w:rsidRPr="00A5746B" w:rsidRDefault="00354E62">
            <w:pPr>
              <w:jc w:val="right"/>
              <w:rPr>
                <w:sz w:val="22"/>
              </w:rPr>
            </w:pPr>
            <w:r w:rsidRPr="00A5746B">
              <w:rPr>
                <w:sz w:val="22"/>
              </w:rPr>
              <w:t>34994,62</w:t>
            </w:r>
          </w:p>
        </w:tc>
        <w:tc>
          <w:tcPr>
            <w:tcW w:w="418" w:type="pct"/>
            <w:shd w:val="clear" w:color="auto" w:fill="auto"/>
            <w:noWrap/>
            <w:vAlign w:val="bottom"/>
          </w:tcPr>
          <w:p w:rsidR="00354E62" w:rsidRPr="00A5746B" w:rsidRDefault="00354E62">
            <w:pPr>
              <w:jc w:val="right"/>
              <w:rPr>
                <w:sz w:val="22"/>
              </w:rPr>
            </w:pPr>
            <w:r w:rsidRPr="00A5746B">
              <w:rPr>
                <w:sz w:val="22"/>
              </w:rPr>
              <w:t>36189,56</w:t>
            </w:r>
          </w:p>
        </w:tc>
        <w:tc>
          <w:tcPr>
            <w:tcW w:w="418" w:type="pct"/>
            <w:shd w:val="clear" w:color="auto" w:fill="auto"/>
            <w:noWrap/>
            <w:vAlign w:val="bottom"/>
          </w:tcPr>
          <w:p w:rsidR="00354E62" w:rsidRPr="00A5746B" w:rsidRDefault="00354E62">
            <w:pPr>
              <w:jc w:val="right"/>
              <w:rPr>
                <w:sz w:val="22"/>
              </w:rPr>
            </w:pPr>
            <w:r w:rsidRPr="00A5746B">
              <w:rPr>
                <w:sz w:val="22"/>
              </w:rPr>
              <w:t>36963,76</w:t>
            </w:r>
          </w:p>
        </w:tc>
        <w:tc>
          <w:tcPr>
            <w:tcW w:w="360" w:type="pct"/>
            <w:shd w:val="clear" w:color="auto" w:fill="auto"/>
            <w:noWrap/>
            <w:vAlign w:val="bottom"/>
          </w:tcPr>
          <w:p w:rsidR="00354E62" w:rsidRPr="00A5746B" w:rsidRDefault="00354E62">
            <w:pPr>
              <w:jc w:val="right"/>
              <w:rPr>
                <w:sz w:val="22"/>
              </w:rPr>
            </w:pPr>
            <w:r w:rsidRPr="00A5746B">
              <w:rPr>
                <w:sz w:val="22"/>
              </w:rPr>
              <w:t>38376,83</w:t>
            </w:r>
          </w:p>
        </w:tc>
        <w:tc>
          <w:tcPr>
            <w:tcW w:w="387" w:type="pct"/>
            <w:shd w:val="clear" w:color="auto" w:fill="auto"/>
            <w:noWrap/>
            <w:vAlign w:val="bottom"/>
          </w:tcPr>
          <w:p w:rsidR="00354E62" w:rsidRPr="00A5746B" w:rsidRDefault="00354E62">
            <w:pPr>
              <w:jc w:val="right"/>
              <w:rPr>
                <w:sz w:val="22"/>
              </w:rPr>
            </w:pPr>
            <w:r w:rsidRPr="00A5746B">
              <w:rPr>
                <w:sz w:val="22"/>
              </w:rPr>
              <w:t>42371,12</w:t>
            </w:r>
          </w:p>
        </w:tc>
      </w:tr>
      <w:tr w:rsidR="00354E62" w:rsidRPr="00A5746B" w:rsidTr="00354E62">
        <w:trPr>
          <w:cantSplit/>
        </w:trPr>
        <w:tc>
          <w:tcPr>
            <w:tcW w:w="235" w:type="pct"/>
            <w:vAlign w:val="center"/>
          </w:tcPr>
          <w:p w:rsidR="00354E62" w:rsidRPr="00A5746B" w:rsidRDefault="00354E62" w:rsidP="005A1809">
            <w:pPr>
              <w:jc w:val="center"/>
              <w:rPr>
                <w:rFonts w:eastAsia="Times New Roman"/>
                <w:bCs/>
                <w:sz w:val="20"/>
                <w:szCs w:val="20"/>
                <w:lang w:eastAsia="ru-RU"/>
              </w:rPr>
            </w:pPr>
            <w:r w:rsidRPr="00A5746B">
              <w:rPr>
                <w:rFonts w:eastAsia="Times New Roman"/>
                <w:bCs/>
                <w:sz w:val="20"/>
                <w:szCs w:val="20"/>
                <w:lang w:eastAsia="ru-RU"/>
              </w:rPr>
              <w:t>5.2</w:t>
            </w:r>
          </w:p>
        </w:tc>
        <w:tc>
          <w:tcPr>
            <w:tcW w:w="1621" w:type="pct"/>
            <w:shd w:val="clear" w:color="auto" w:fill="auto"/>
            <w:noWrap/>
            <w:vAlign w:val="bottom"/>
            <w:hideMark/>
          </w:tcPr>
          <w:p w:rsidR="00354E62" w:rsidRPr="00A5746B" w:rsidRDefault="00354E62">
            <w:pPr>
              <w:rPr>
                <w:sz w:val="20"/>
                <w:szCs w:val="20"/>
              </w:rPr>
            </w:pPr>
            <w:r w:rsidRPr="00A5746B">
              <w:rPr>
                <w:sz w:val="20"/>
                <w:szCs w:val="20"/>
              </w:rPr>
              <w:t xml:space="preserve">Расходы на покупаемую электрическую энергию (мощность), </w:t>
            </w:r>
          </w:p>
        </w:tc>
        <w:tc>
          <w:tcPr>
            <w:tcW w:w="343" w:type="pct"/>
            <w:shd w:val="clear" w:color="auto" w:fill="auto"/>
            <w:noWrap/>
            <w:vAlign w:val="center"/>
            <w:hideMark/>
          </w:tcPr>
          <w:p w:rsidR="00354E62" w:rsidRPr="00A5746B" w:rsidRDefault="00354E62" w:rsidP="005A1809">
            <w:pPr>
              <w:ind w:left="-136" w:right="-184"/>
              <w:jc w:val="center"/>
              <w:rPr>
                <w:rFonts w:eastAsia="Times New Roman"/>
                <w:sz w:val="20"/>
                <w:szCs w:val="20"/>
                <w:lang w:eastAsia="ru-RU"/>
              </w:rPr>
            </w:pPr>
            <w:r w:rsidRPr="00A5746B">
              <w:rPr>
                <w:rFonts w:eastAsia="Times New Roman"/>
                <w:bCs/>
                <w:sz w:val="20"/>
                <w:szCs w:val="20"/>
                <w:lang w:eastAsia="ru-RU"/>
              </w:rPr>
              <w:t>тыс.руб.</w:t>
            </w:r>
          </w:p>
        </w:tc>
        <w:tc>
          <w:tcPr>
            <w:tcW w:w="382" w:type="pct"/>
            <w:shd w:val="clear" w:color="auto" w:fill="auto"/>
            <w:noWrap/>
            <w:vAlign w:val="bottom"/>
          </w:tcPr>
          <w:p w:rsidR="00354E62" w:rsidRPr="00A5746B" w:rsidRDefault="00354E62">
            <w:pPr>
              <w:jc w:val="right"/>
              <w:rPr>
                <w:sz w:val="22"/>
              </w:rPr>
            </w:pPr>
            <w:r w:rsidRPr="00A5746B">
              <w:rPr>
                <w:sz w:val="22"/>
              </w:rPr>
              <w:t>5812,76</w:t>
            </w:r>
          </w:p>
        </w:tc>
        <w:tc>
          <w:tcPr>
            <w:tcW w:w="470" w:type="pct"/>
            <w:shd w:val="clear" w:color="auto" w:fill="auto"/>
            <w:noWrap/>
            <w:vAlign w:val="bottom"/>
          </w:tcPr>
          <w:p w:rsidR="00354E62" w:rsidRPr="00A5746B" w:rsidRDefault="00354E62">
            <w:pPr>
              <w:jc w:val="right"/>
              <w:rPr>
                <w:sz w:val="22"/>
              </w:rPr>
            </w:pPr>
            <w:r w:rsidRPr="00A5746B">
              <w:rPr>
                <w:sz w:val="22"/>
              </w:rPr>
              <w:t>6281,95</w:t>
            </w:r>
          </w:p>
        </w:tc>
        <w:tc>
          <w:tcPr>
            <w:tcW w:w="367" w:type="pct"/>
            <w:shd w:val="clear" w:color="auto" w:fill="auto"/>
            <w:noWrap/>
            <w:vAlign w:val="bottom"/>
          </w:tcPr>
          <w:p w:rsidR="00354E62" w:rsidRPr="00A5746B" w:rsidRDefault="00354E62">
            <w:pPr>
              <w:jc w:val="right"/>
              <w:rPr>
                <w:sz w:val="22"/>
              </w:rPr>
            </w:pPr>
            <w:r w:rsidRPr="00A5746B">
              <w:rPr>
                <w:sz w:val="22"/>
              </w:rPr>
              <w:t>6697,17</w:t>
            </w:r>
          </w:p>
        </w:tc>
        <w:tc>
          <w:tcPr>
            <w:tcW w:w="418" w:type="pct"/>
            <w:shd w:val="clear" w:color="auto" w:fill="auto"/>
            <w:noWrap/>
            <w:vAlign w:val="bottom"/>
          </w:tcPr>
          <w:p w:rsidR="00354E62" w:rsidRPr="00A5746B" w:rsidRDefault="00354E62">
            <w:pPr>
              <w:jc w:val="right"/>
              <w:rPr>
                <w:sz w:val="22"/>
              </w:rPr>
            </w:pPr>
            <w:r w:rsidRPr="00A5746B">
              <w:rPr>
                <w:sz w:val="22"/>
              </w:rPr>
              <w:t>6925,85</w:t>
            </w:r>
          </w:p>
        </w:tc>
        <w:tc>
          <w:tcPr>
            <w:tcW w:w="418" w:type="pct"/>
            <w:shd w:val="clear" w:color="auto" w:fill="auto"/>
            <w:noWrap/>
            <w:vAlign w:val="bottom"/>
          </w:tcPr>
          <w:p w:rsidR="00354E62" w:rsidRPr="00A5746B" w:rsidRDefault="00354E62">
            <w:pPr>
              <w:jc w:val="right"/>
              <w:rPr>
                <w:sz w:val="22"/>
              </w:rPr>
            </w:pPr>
            <w:r w:rsidRPr="00A5746B">
              <w:rPr>
                <w:sz w:val="22"/>
              </w:rPr>
              <w:t>7170,92</w:t>
            </w:r>
          </w:p>
        </w:tc>
        <w:tc>
          <w:tcPr>
            <w:tcW w:w="360" w:type="pct"/>
            <w:shd w:val="clear" w:color="auto" w:fill="auto"/>
            <w:noWrap/>
            <w:vAlign w:val="bottom"/>
          </w:tcPr>
          <w:p w:rsidR="00354E62" w:rsidRPr="00A5746B" w:rsidRDefault="00354E62">
            <w:pPr>
              <w:jc w:val="right"/>
              <w:rPr>
                <w:sz w:val="22"/>
              </w:rPr>
            </w:pPr>
            <w:r w:rsidRPr="00A5746B">
              <w:rPr>
                <w:sz w:val="22"/>
              </w:rPr>
              <w:t>7401,30</w:t>
            </w:r>
          </w:p>
        </w:tc>
        <w:tc>
          <w:tcPr>
            <w:tcW w:w="387" w:type="pct"/>
            <w:shd w:val="clear" w:color="auto" w:fill="auto"/>
            <w:noWrap/>
            <w:vAlign w:val="bottom"/>
          </w:tcPr>
          <w:p w:rsidR="00354E62" w:rsidRPr="00A5746B" w:rsidRDefault="00354E62">
            <w:pPr>
              <w:jc w:val="right"/>
              <w:rPr>
                <w:sz w:val="22"/>
              </w:rPr>
            </w:pPr>
            <w:r w:rsidRPr="00A5746B">
              <w:rPr>
                <w:sz w:val="22"/>
              </w:rPr>
              <w:t>7144,52</w:t>
            </w:r>
          </w:p>
        </w:tc>
      </w:tr>
      <w:tr w:rsidR="00354E62" w:rsidRPr="00A5746B" w:rsidTr="00354E62">
        <w:trPr>
          <w:cantSplit/>
        </w:trPr>
        <w:tc>
          <w:tcPr>
            <w:tcW w:w="235" w:type="pct"/>
            <w:vAlign w:val="center"/>
          </w:tcPr>
          <w:p w:rsidR="00354E62" w:rsidRPr="00A5746B" w:rsidRDefault="00354E62" w:rsidP="005A1809">
            <w:pPr>
              <w:jc w:val="center"/>
              <w:rPr>
                <w:rFonts w:eastAsia="Times New Roman"/>
                <w:bCs/>
                <w:sz w:val="20"/>
                <w:szCs w:val="20"/>
                <w:lang w:eastAsia="ru-RU"/>
              </w:rPr>
            </w:pPr>
            <w:r w:rsidRPr="00A5746B">
              <w:rPr>
                <w:rFonts w:eastAsia="Times New Roman"/>
                <w:bCs/>
                <w:sz w:val="20"/>
                <w:szCs w:val="20"/>
                <w:lang w:eastAsia="ru-RU"/>
              </w:rPr>
              <w:t>5.3</w:t>
            </w:r>
          </w:p>
        </w:tc>
        <w:tc>
          <w:tcPr>
            <w:tcW w:w="1621" w:type="pct"/>
            <w:shd w:val="clear" w:color="auto" w:fill="auto"/>
            <w:noWrap/>
            <w:vAlign w:val="bottom"/>
            <w:hideMark/>
          </w:tcPr>
          <w:p w:rsidR="00354E62" w:rsidRPr="00A5746B" w:rsidRDefault="00354E62">
            <w:pPr>
              <w:rPr>
                <w:sz w:val="20"/>
                <w:szCs w:val="20"/>
              </w:rPr>
            </w:pPr>
            <w:r w:rsidRPr="00A5746B">
              <w:rPr>
                <w:sz w:val="20"/>
                <w:szCs w:val="20"/>
              </w:rPr>
              <w:t>Расходы на приобретение холодной воды</w:t>
            </w:r>
          </w:p>
        </w:tc>
        <w:tc>
          <w:tcPr>
            <w:tcW w:w="343" w:type="pct"/>
            <w:shd w:val="clear" w:color="auto" w:fill="auto"/>
            <w:noWrap/>
            <w:vAlign w:val="center"/>
            <w:hideMark/>
          </w:tcPr>
          <w:p w:rsidR="00354E62" w:rsidRPr="00A5746B" w:rsidRDefault="00354E62" w:rsidP="005A1809">
            <w:pPr>
              <w:ind w:left="-136" w:right="-184"/>
              <w:jc w:val="center"/>
              <w:rPr>
                <w:rFonts w:eastAsia="Times New Roman"/>
                <w:sz w:val="20"/>
                <w:szCs w:val="20"/>
                <w:lang w:eastAsia="ru-RU"/>
              </w:rPr>
            </w:pPr>
            <w:r w:rsidRPr="00A5746B">
              <w:rPr>
                <w:rFonts w:eastAsia="Times New Roman"/>
                <w:sz w:val="20"/>
                <w:szCs w:val="20"/>
                <w:lang w:eastAsia="ru-RU"/>
              </w:rPr>
              <w:t>тыс.руб.</w:t>
            </w:r>
          </w:p>
        </w:tc>
        <w:tc>
          <w:tcPr>
            <w:tcW w:w="382" w:type="pct"/>
            <w:shd w:val="clear" w:color="auto" w:fill="auto"/>
            <w:noWrap/>
            <w:vAlign w:val="bottom"/>
          </w:tcPr>
          <w:p w:rsidR="00354E62" w:rsidRPr="00A5746B" w:rsidRDefault="00354E62">
            <w:pPr>
              <w:jc w:val="right"/>
              <w:rPr>
                <w:sz w:val="22"/>
              </w:rPr>
            </w:pPr>
            <w:r w:rsidRPr="00A5746B">
              <w:rPr>
                <w:sz w:val="22"/>
              </w:rPr>
              <w:t>97,15</w:t>
            </w:r>
          </w:p>
        </w:tc>
        <w:tc>
          <w:tcPr>
            <w:tcW w:w="470" w:type="pct"/>
            <w:shd w:val="clear" w:color="auto" w:fill="auto"/>
            <w:noWrap/>
            <w:vAlign w:val="bottom"/>
          </w:tcPr>
          <w:p w:rsidR="00354E62" w:rsidRPr="00A5746B" w:rsidRDefault="00354E62">
            <w:pPr>
              <w:jc w:val="right"/>
              <w:rPr>
                <w:sz w:val="22"/>
              </w:rPr>
            </w:pPr>
            <w:r w:rsidRPr="00A5746B">
              <w:rPr>
                <w:sz w:val="22"/>
              </w:rPr>
              <w:t>101,96</w:t>
            </w:r>
          </w:p>
        </w:tc>
        <w:tc>
          <w:tcPr>
            <w:tcW w:w="367" w:type="pct"/>
            <w:shd w:val="clear" w:color="auto" w:fill="auto"/>
            <w:noWrap/>
            <w:vAlign w:val="bottom"/>
          </w:tcPr>
          <w:p w:rsidR="00354E62" w:rsidRPr="00A5746B" w:rsidRDefault="00354E62">
            <w:pPr>
              <w:jc w:val="right"/>
              <w:rPr>
                <w:sz w:val="22"/>
              </w:rPr>
            </w:pPr>
            <w:r w:rsidRPr="00A5746B">
              <w:rPr>
                <w:sz w:val="22"/>
              </w:rPr>
              <w:t>107,32</w:t>
            </w:r>
          </w:p>
        </w:tc>
        <w:tc>
          <w:tcPr>
            <w:tcW w:w="418" w:type="pct"/>
            <w:shd w:val="clear" w:color="auto" w:fill="auto"/>
            <w:noWrap/>
            <w:vAlign w:val="bottom"/>
          </w:tcPr>
          <w:p w:rsidR="00354E62" w:rsidRPr="00A5746B" w:rsidRDefault="00354E62">
            <w:pPr>
              <w:jc w:val="right"/>
              <w:rPr>
                <w:sz w:val="22"/>
              </w:rPr>
            </w:pPr>
            <w:r w:rsidRPr="00A5746B">
              <w:rPr>
                <w:sz w:val="22"/>
              </w:rPr>
              <w:t>111,74</w:t>
            </w:r>
          </w:p>
        </w:tc>
        <w:tc>
          <w:tcPr>
            <w:tcW w:w="418" w:type="pct"/>
            <w:shd w:val="clear" w:color="auto" w:fill="auto"/>
            <w:noWrap/>
            <w:vAlign w:val="bottom"/>
          </w:tcPr>
          <w:p w:rsidR="00354E62" w:rsidRPr="00A5746B" w:rsidRDefault="00354E62">
            <w:pPr>
              <w:jc w:val="right"/>
              <w:rPr>
                <w:sz w:val="22"/>
              </w:rPr>
            </w:pPr>
            <w:r w:rsidRPr="00A5746B">
              <w:rPr>
                <w:sz w:val="22"/>
              </w:rPr>
              <w:t>114,91</w:t>
            </w:r>
          </w:p>
        </w:tc>
        <w:tc>
          <w:tcPr>
            <w:tcW w:w="360" w:type="pct"/>
            <w:shd w:val="clear" w:color="auto" w:fill="auto"/>
            <w:noWrap/>
            <w:vAlign w:val="bottom"/>
          </w:tcPr>
          <w:p w:rsidR="00354E62" w:rsidRPr="00A5746B" w:rsidRDefault="00354E62">
            <w:pPr>
              <w:jc w:val="right"/>
              <w:rPr>
                <w:sz w:val="22"/>
              </w:rPr>
            </w:pPr>
            <w:r w:rsidRPr="00A5746B">
              <w:rPr>
                <w:sz w:val="22"/>
              </w:rPr>
              <w:t>120,12</w:t>
            </w:r>
          </w:p>
        </w:tc>
        <w:tc>
          <w:tcPr>
            <w:tcW w:w="387" w:type="pct"/>
            <w:shd w:val="clear" w:color="auto" w:fill="auto"/>
            <w:noWrap/>
            <w:vAlign w:val="bottom"/>
          </w:tcPr>
          <w:p w:rsidR="00354E62" w:rsidRPr="00A5746B" w:rsidRDefault="00354E62">
            <w:pPr>
              <w:jc w:val="right"/>
              <w:rPr>
                <w:sz w:val="22"/>
              </w:rPr>
            </w:pPr>
            <w:r w:rsidRPr="00A5746B">
              <w:rPr>
                <w:sz w:val="22"/>
              </w:rPr>
              <w:t>137,24</w:t>
            </w:r>
          </w:p>
        </w:tc>
      </w:tr>
      <w:tr w:rsidR="00354E62" w:rsidRPr="00A5746B" w:rsidTr="00354E62">
        <w:trPr>
          <w:cantSplit/>
        </w:trPr>
        <w:tc>
          <w:tcPr>
            <w:tcW w:w="235" w:type="pct"/>
            <w:vAlign w:val="center"/>
          </w:tcPr>
          <w:p w:rsidR="00354E62" w:rsidRPr="00A5746B" w:rsidRDefault="00354E62" w:rsidP="005A1809">
            <w:pPr>
              <w:jc w:val="center"/>
              <w:rPr>
                <w:rFonts w:eastAsia="Times New Roman"/>
                <w:bCs/>
                <w:sz w:val="20"/>
                <w:szCs w:val="20"/>
                <w:lang w:eastAsia="ru-RU"/>
              </w:rPr>
            </w:pPr>
            <w:r w:rsidRPr="00A5746B">
              <w:rPr>
                <w:rFonts w:eastAsia="Times New Roman"/>
                <w:bCs/>
                <w:sz w:val="20"/>
                <w:szCs w:val="20"/>
                <w:lang w:eastAsia="ru-RU"/>
              </w:rPr>
              <w:t>5.4</w:t>
            </w:r>
          </w:p>
        </w:tc>
        <w:tc>
          <w:tcPr>
            <w:tcW w:w="1621" w:type="pct"/>
            <w:shd w:val="clear" w:color="auto" w:fill="auto"/>
            <w:noWrap/>
            <w:vAlign w:val="bottom"/>
            <w:hideMark/>
          </w:tcPr>
          <w:p w:rsidR="00354E62" w:rsidRPr="00A5746B" w:rsidRDefault="00354E62">
            <w:pPr>
              <w:rPr>
                <w:sz w:val="20"/>
                <w:szCs w:val="20"/>
              </w:rPr>
            </w:pPr>
            <w:r w:rsidRPr="00A5746B">
              <w:rPr>
                <w:sz w:val="20"/>
                <w:szCs w:val="20"/>
              </w:rPr>
              <w:t>ФОТ</w:t>
            </w:r>
          </w:p>
        </w:tc>
        <w:tc>
          <w:tcPr>
            <w:tcW w:w="343" w:type="pct"/>
            <w:shd w:val="clear" w:color="auto" w:fill="auto"/>
            <w:noWrap/>
            <w:vAlign w:val="center"/>
            <w:hideMark/>
          </w:tcPr>
          <w:p w:rsidR="00354E62" w:rsidRPr="00A5746B" w:rsidRDefault="00354E62" w:rsidP="005A1809">
            <w:pPr>
              <w:ind w:left="-136" w:right="-184"/>
              <w:jc w:val="center"/>
              <w:rPr>
                <w:rFonts w:eastAsia="Times New Roman"/>
                <w:bCs/>
                <w:sz w:val="20"/>
                <w:szCs w:val="20"/>
                <w:lang w:eastAsia="ru-RU"/>
              </w:rPr>
            </w:pPr>
            <w:r w:rsidRPr="00A5746B">
              <w:rPr>
                <w:rFonts w:eastAsia="Times New Roman"/>
                <w:bCs/>
                <w:sz w:val="20"/>
                <w:szCs w:val="20"/>
                <w:lang w:eastAsia="ru-RU"/>
              </w:rPr>
              <w:t>тыс.руб.</w:t>
            </w:r>
          </w:p>
        </w:tc>
        <w:tc>
          <w:tcPr>
            <w:tcW w:w="382" w:type="pct"/>
            <w:shd w:val="clear" w:color="auto" w:fill="auto"/>
            <w:noWrap/>
            <w:vAlign w:val="bottom"/>
          </w:tcPr>
          <w:p w:rsidR="00354E62" w:rsidRPr="00A5746B" w:rsidRDefault="00354E62">
            <w:pPr>
              <w:jc w:val="right"/>
              <w:rPr>
                <w:sz w:val="22"/>
              </w:rPr>
            </w:pPr>
            <w:r w:rsidRPr="00A5746B">
              <w:rPr>
                <w:sz w:val="22"/>
              </w:rPr>
              <w:t>13759,58</w:t>
            </w:r>
          </w:p>
        </w:tc>
        <w:tc>
          <w:tcPr>
            <w:tcW w:w="470" w:type="pct"/>
            <w:shd w:val="clear" w:color="auto" w:fill="auto"/>
            <w:noWrap/>
            <w:vAlign w:val="bottom"/>
          </w:tcPr>
          <w:p w:rsidR="00354E62" w:rsidRPr="00A5746B" w:rsidRDefault="00354E62">
            <w:pPr>
              <w:jc w:val="right"/>
              <w:rPr>
                <w:sz w:val="22"/>
              </w:rPr>
            </w:pPr>
            <w:r w:rsidRPr="00A5746B">
              <w:rPr>
                <w:sz w:val="22"/>
              </w:rPr>
              <w:t>14517,08</w:t>
            </w:r>
          </w:p>
        </w:tc>
        <w:tc>
          <w:tcPr>
            <w:tcW w:w="367" w:type="pct"/>
            <w:shd w:val="clear" w:color="auto" w:fill="auto"/>
            <w:noWrap/>
            <w:vAlign w:val="bottom"/>
          </w:tcPr>
          <w:p w:rsidR="00354E62" w:rsidRPr="00A5746B" w:rsidRDefault="00354E62">
            <w:pPr>
              <w:jc w:val="right"/>
              <w:rPr>
                <w:sz w:val="22"/>
              </w:rPr>
            </w:pPr>
            <w:r w:rsidRPr="00A5746B">
              <w:rPr>
                <w:sz w:val="22"/>
              </w:rPr>
              <w:t>15102,50</w:t>
            </w:r>
          </w:p>
        </w:tc>
        <w:tc>
          <w:tcPr>
            <w:tcW w:w="418" w:type="pct"/>
            <w:shd w:val="clear" w:color="auto" w:fill="auto"/>
            <w:noWrap/>
            <w:vAlign w:val="bottom"/>
          </w:tcPr>
          <w:p w:rsidR="00354E62" w:rsidRPr="00A5746B" w:rsidRDefault="00354E62">
            <w:pPr>
              <w:jc w:val="right"/>
              <w:rPr>
                <w:sz w:val="22"/>
              </w:rPr>
            </w:pPr>
            <w:r w:rsidRPr="00A5746B">
              <w:rPr>
                <w:sz w:val="22"/>
              </w:rPr>
              <w:t>15434,76</w:t>
            </w:r>
          </w:p>
        </w:tc>
        <w:tc>
          <w:tcPr>
            <w:tcW w:w="418" w:type="pct"/>
            <w:shd w:val="clear" w:color="auto" w:fill="auto"/>
            <w:noWrap/>
            <w:vAlign w:val="bottom"/>
          </w:tcPr>
          <w:p w:rsidR="00354E62" w:rsidRPr="00A5746B" w:rsidRDefault="00354E62">
            <w:pPr>
              <w:jc w:val="right"/>
              <w:rPr>
                <w:sz w:val="22"/>
              </w:rPr>
            </w:pPr>
            <w:r w:rsidRPr="00A5746B">
              <w:rPr>
                <w:sz w:val="22"/>
              </w:rPr>
              <w:t>15743,45</w:t>
            </w:r>
          </w:p>
        </w:tc>
        <w:tc>
          <w:tcPr>
            <w:tcW w:w="360" w:type="pct"/>
            <w:shd w:val="clear" w:color="auto" w:fill="auto"/>
            <w:noWrap/>
            <w:vAlign w:val="bottom"/>
          </w:tcPr>
          <w:p w:rsidR="00354E62" w:rsidRPr="00A5746B" w:rsidRDefault="00354E62">
            <w:pPr>
              <w:jc w:val="right"/>
              <w:rPr>
                <w:sz w:val="22"/>
              </w:rPr>
            </w:pPr>
            <w:r w:rsidRPr="00A5746B">
              <w:rPr>
                <w:sz w:val="22"/>
              </w:rPr>
              <w:t>16058,32</w:t>
            </w:r>
          </w:p>
        </w:tc>
        <w:tc>
          <w:tcPr>
            <w:tcW w:w="387" w:type="pct"/>
            <w:shd w:val="clear" w:color="auto" w:fill="auto"/>
            <w:noWrap/>
            <w:vAlign w:val="bottom"/>
          </w:tcPr>
          <w:p w:rsidR="00354E62" w:rsidRPr="00A5746B" w:rsidRDefault="00354E62">
            <w:pPr>
              <w:jc w:val="right"/>
              <w:rPr>
                <w:sz w:val="22"/>
              </w:rPr>
            </w:pPr>
            <w:r w:rsidRPr="00A5746B">
              <w:rPr>
                <w:sz w:val="22"/>
              </w:rPr>
              <w:t>17729,68</w:t>
            </w:r>
          </w:p>
        </w:tc>
      </w:tr>
      <w:tr w:rsidR="00354E62" w:rsidRPr="00A5746B" w:rsidTr="00354E62">
        <w:trPr>
          <w:cantSplit/>
        </w:trPr>
        <w:tc>
          <w:tcPr>
            <w:tcW w:w="235" w:type="pct"/>
            <w:vAlign w:val="center"/>
          </w:tcPr>
          <w:p w:rsidR="00354E62" w:rsidRPr="00A5746B" w:rsidRDefault="00354E62" w:rsidP="005A1809">
            <w:pPr>
              <w:jc w:val="center"/>
              <w:rPr>
                <w:rFonts w:eastAsia="Times New Roman"/>
                <w:bCs/>
                <w:sz w:val="20"/>
                <w:szCs w:val="20"/>
                <w:lang w:eastAsia="ru-RU"/>
              </w:rPr>
            </w:pPr>
            <w:r w:rsidRPr="00A5746B">
              <w:rPr>
                <w:rFonts w:eastAsia="Times New Roman"/>
                <w:bCs/>
                <w:sz w:val="20"/>
                <w:szCs w:val="20"/>
                <w:lang w:eastAsia="ru-RU"/>
              </w:rPr>
              <w:t>5.5</w:t>
            </w:r>
          </w:p>
        </w:tc>
        <w:tc>
          <w:tcPr>
            <w:tcW w:w="1621" w:type="pct"/>
            <w:shd w:val="clear" w:color="auto" w:fill="auto"/>
            <w:noWrap/>
            <w:vAlign w:val="bottom"/>
            <w:hideMark/>
          </w:tcPr>
          <w:p w:rsidR="00354E62" w:rsidRPr="00A5746B" w:rsidRDefault="00354E62">
            <w:pPr>
              <w:rPr>
                <w:sz w:val="20"/>
                <w:szCs w:val="20"/>
              </w:rPr>
            </w:pPr>
            <w:r w:rsidRPr="00A5746B">
              <w:rPr>
                <w:sz w:val="20"/>
                <w:szCs w:val="20"/>
              </w:rPr>
              <w:t>Расходы на амортизацию основных производстве</w:t>
            </w:r>
            <w:r w:rsidRPr="00A5746B">
              <w:rPr>
                <w:sz w:val="20"/>
                <w:szCs w:val="20"/>
              </w:rPr>
              <w:t>н</w:t>
            </w:r>
            <w:r w:rsidRPr="00A5746B">
              <w:rPr>
                <w:sz w:val="20"/>
                <w:szCs w:val="20"/>
              </w:rPr>
              <w:t>ных средств</w:t>
            </w:r>
          </w:p>
        </w:tc>
        <w:tc>
          <w:tcPr>
            <w:tcW w:w="343" w:type="pct"/>
            <w:shd w:val="clear" w:color="auto" w:fill="auto"/>
            <w:noWrap/>
            <w:vAlign w:val="center"/>
            <w:hideMark/>
          </w:tcPr>
          <w:p w:rsidR="00354E62" w:rsidRPr="00A5746B" w:rsidRDefault="00354E62" w:rsidP="005A1809">
            <w:pPr>
              <w:ind w:left="-136" w:right="-184"/>
              <w:jc w:val="center"/>
              <w:rPr>
                <w:rFonts w:eastAsia="Times New Roman"/>
                <w:sz w:val="20"/>
                <w:szCs w:val="20"/>
                <w:lang w:eastAsia="ru-RU"/>
              </w:rPr>
            </w:pPr>
            <w:r w:rsidRPr="00A5746B">
              <w:rPr>
                <w:rFonts w:eastAsia="Times New Roman"/>
                <w:bCs/>
                <w:sz w:val="20"/>
                <w:szCs w:val="20"/>
                <w:lang w:eastAsia="ru-RU"/>
              </w:rPr>
              <w:t>тыс.руб.</w:t>
            </w:r>
          </w:p>
        </w:tc>
        <w:tc>
          <w:tcPr>
            <w:tcW w:w="382" w:type="pct"/>
            <w:shd w:val="clear" w:color="auto" w:fill="auto"/>
            <w:noWrap/>
            <w:vAlign w:val="bottom"/>
          </w:tcPr>
          <w:p w:rsidR="00354E62" w:rsidRPr="00A5746B" w:rsidRDefault="00354E62">
            <w:pPr>
              <w:jc w:val="right"/>
              <w:rPr>
                <w:sz w:val="22"/>
              </w:rPr>
            </w:pPr>
            <w:r w:rsidRPr="00A5746B">
              <w:rPr>
                <w:sz w:val="22"/>
              </w:rPr>
              <w:t>1138,70</w:t>
            </w:r>
          </w:p>
        </w:tc>
        <w:tc>
          <w:tcPr>
            <w:tcW w:w="470" w:type="pct"/>
            <w:shd w:val="clear" w:color="auto" w:fill="auto"/>
            <w:noWrap/>
            <w:vAlign w:val="bottom"/>
          </w:tcPr>
          <w:p w:rsidR="00354E62" w:rsidRPr="00A5746B" w:rsidRDefault="00354E62">
            <w:pPr>
              <w:jc w:val="right"/>
              <w:rPr>
                <w:sz w:val="22"/>
              </w:rPr>
            </w:pPr>
            <w:r w:rsidRPr="00A5746B">
              <w:rPr>
                <w:sz w:val="22"/>
              </w:rPr>
              <w:t>1201,38</w:t>
            </w:r>
          </w:p>
        </w:tc>
        <w:tc>
          <w:tcPr>
            <w:tcW w:w="367" w:type="pct"/>
            <w:shd w:val="clear" w:color="auto" w:fill="auto"/>
            <w:noWrap/>
            <w:vAlign w:val="bottom"/>
          </w:tcPr>
          <w:p w:rsidR="00354E62" w:rsidRPr="00A5746B" w:rsidRDefault="00354E62">
            <w:pPr>
              <w:jc w:val="right"/>
              <w:rPr>
                <w:sz w:val="22"/>
              </w:rPr>
            </w:pPr>
            <w:r w:rsidRPr="00A5746B">
              <w:rPr>
                <w:sz w:val="22"/>
              </w:rPr>
              <w:t>1249,83</w:t>
            </w:r>
          </w:p>
        </w:tc>
        <w:tc>
          <w:tcPr>
            <w:tcW w:w="418" w:type="pct"/>
            <w:shd w:val="clear" w:color="auto" w:fill="auto"/>
            <w:noWrap/>
            <w:vAlign w:val="bottom"/>
          </w:tcPr>
          <w:p w:rsidR="00354E62" w:rsidRPr="00A5746B" w:rsidRDefault="00354E62">
            <w:pPr>
              <w:jc w:val="right"/>
              <w:rPr>
                <w:sz w:val="22"/>
              </w:rPr>
            </w:pPr>
            <w:r w:rsidRPr="00A5746B">
              <w:rPr>
                <w:sz w:val="22"/>
              </w:rPr>
              <w:t>1277,33</w:t>
            </w:r>
          </w:p>
        </w:tc>
        <w:tc>
          <w:tcPr>
            <w:tcW w:w="418" w:type="pct"/>
            <w:shd w:val="clear" w:color="auto" w:fill="auto"/>
            <w:noWrap/>
            <w:vAlign w:val="bottom"/>
          </w:tcPr>
          <w:p w:rsidR="00354E62" w:rsidRPr="00A5746B" w:rsidRDefault="00354E62">
            <w:pPr>
              <w:jc w:val="right"/>
              <w:rPr>
                <w:sz w:val="22"/>
              </w:rPr>
            </w:pPr>
            <w:r w:rsidRPr="00A5746B">
              <w:rPr>
                <w:sz w:val="22"/>
              </w:rPr>
              <w:t>1302,88</w:t>
            </w:r>
          </w:p>
        </w:tc>
        <w:tc>
          <w:tcPr>
            <w:tcW w:w="360" w:type="pct"/>
            <w:shd w:val="clear" w:color="auto" w:fill="auto"/>
            <w:noWrap/>
            <w:vAlign w:val="bottom"/>
          </w:tcPr>
          <w:p w:rsidR="00354E62" w:rsidRPr="00A5746B" w:rsidRDefault="00354E62">
            <w:pPr>
              <w:jc w:val="right"/>
              <w:rPr>
                <w:sz w:val="22"/>
              </w:rPr>
            </w:pPr>
            <w:r w:rsidRPr="00A5746B">
              <w:rPr>
                <w:sz w:val="22"/>
              </w:rPr>
              <w:t>1328,93</w:t>
            </w:r>
          </w:p>
        </w:tc>
        <w:tc>
          <w:tcPr>
            <w:tcW w:w="387" w:type="pct"/>
            <w:shd w:val="clear" w:color="auto" w:fill="auto"/>
            <w:noWrap/>
            <w:vAlign w:val="bottom"/>
          </w:tcPr>
          <w:p w:rsidR="00354E62" w:rsidRPr="00A5746B" w:rsidRDefault="00354E62">
            <w:pPr>
              <w:jc w:val="right"/>
              <w:rPr>
                <w:sz w:val="22"/>
              </w:rPr>
            </w:pPr>
            <w:r w:rsidRPr="00A5746B">
              <w:rPr>
                <w:sz w:val="22"/>
              </w:rPr>
              <w:t>1467,25</w:t>
            </w:r>
          </w:p>
        </w:tc>
      </w:tr>
      <w:tr w:rsidR="00354E62" w:rsidRPr="00A5746B" w:rsidTr="00354E62">
        <w:trPr>
          <w:cantSplit/>
        </w:trPr>
        <w:tc>
          <w:tcPr>
            <w:tcW w:w="235" w:type="pct"/>
            <w:vAlign w:val="center"/>
          </w:tcPr>
          <w:p w:rsidR="00354E62" w:rsidRPr="00A5746B" w:rsidRDefault="00354E62" w:rsidP="005A1809">
            <w:pPr>
              <w:jc w:val="center"/>
              <w:rPr>
                <w:rFonts w:eastAsia="Times New Roman"/>
                <w:sz w:val="20"/>
                <w:szCs w:val="20"/>
                <w:lang w:eastAsia="ru-RU"/>
              </w:rPr>
            </w:pPr>
            <w:r w:rsidRPr="00A5746B">
              <w:rPr>
                <w:rFonts w:eastAsia="Times New Roman"/>
                <w:sz w:val="20"/>
                <w:szCs w:val="20"/>
                <w:lang w:eastAsia="ru-RU"/>
              </w:rPr>
              <w:t>5.6</w:t>
            </w:r>
          </w:p>
        </w:tc>
        <w:tc>
          <w:tcPr>
            <w:tcW w:w="1621" w:type="pct"/>
            <w:shd w:val="clear" w:color="auto" w:fill="auto"/>
            <w:noWrap/>
            <w:vAlign w:val="bottom"/>
            <w:hideMark/>
          </w:tcPr>
          <w:p w:rsidR="00354E62" w:rsidRPr="00A5746B" w:rsidRDefault="00354E62">
            <w:pPr>
              <w:rPr>
                <w:sz w:val="20"/>
                <w:szCs w:val="20"/>
              </w:rPr>
            </w:pPr>
            <w:r w:rsidRPr="00A5746B">
              <w:rPr>
                <w:sz w:val="20"/>
                <w:szCs w:val="20"/>
              </w:rPr>
              <w:t>Общепроизводственные расходы:</w:t>
            </w:r>
          </w:p>
        </w:tc>
        <w:tc>
          <w:tcPr>
            <w:tcW w:w="343" w:type="pct"/>
            <w:shd w:val="clear" w:color="auto" w:fill="auto"/>
            <w:noWrap/>
            <w:vAlign w:val="center"/>
            <w:hideMark/>
          </w:tcPr>
          <w:p w:rsidR="00354E62" w:rsidRPr="00A5746B" w:rsidRDefault="00354E62" w:rsidP="005A1809">
            <w:pPr>
              <w:ind w:left="-136" w:right="-184"/>
              <w:jc w:val="center"/>
              <w:rPr>
                <w:rFonts w:eastAsia="Times New Roman"/>
                <w:sz w:val="20"/>
                <w:szCs w:val="20"/>
                <w:lang w:eastAsia="ru-RU"/>
              </w:rPr>
            </w:pPr>
            <w:r w:rsidRPr="00A5746B">
              <w:rPr>
                <w:rFonts w:eastAsia="Times New Roman"/>
                <w:bCs/>
                <w:sz w:val="20"/>
                <w:szCs w:val="20"/>
                <w:lang w:eastAsia="ru-RU"/>
              </w:rPr>
              <w:t>тыс.руб.</w:t>
            </w:r>
          </w:p>
        </w:tc>
        <w:tc>
          <w:tcPr>
            <w:tcW w:w="382" w:type="pct"/>
            <w:shd w:val="clear" w:color="auto" w:fill="auto"/>
            <w:noWrap/>
            <w:vAlign w:val="bottom"/>
          </w:tcPr>
          <w:p w:rsidR="00354E62" w:rsidRPr="00A5746B" w:rsidRDefault="00354E62">
            <w:pPr>
              <w:jc w:val="right"/>
              <w:rPr>
                <w:sz w:val="22"/>
              </w:rPr>
            </w:pPr>
            <w:r w:rsidRPr="00A5746B">
              <w:rPr>
                <w:sz w:val="22"/>
              </w:rPr>
              <w:t>4025,42</w:t>
            </w:r>
          </w:p>
        </w:tc>
        <w:tc>
          <w:tcPr>
            <w:tcW w:w="470" w:type="pct"/>
            <w:shd w:val="clear" w:color="auto" w:fill="auto"/>
            <w:noWrap/>
            <w:vAlign w:val="bottom"/>
          </w:tcPr>
          <w:p w:rsidR="00354E62" w:rsidRPr="00A5746B" w:rsidRDefault="00354E62">
            <w:pPr>
              <w:jc w:val="right"/>
              <w:rPr>
                <w:sz w:val="22"/>
              </w:rPr>
            </w:pPr>
            <w:r w:rsidRPr="00A5746B">
              <w:rPr>
                <w:sz w:val="22"/>
              </w:rPr>
              <w:t>4247,03</w:t>
            </w:r>
          </w:p>
        </w:tc>
        <w:tc>
          <w:tcPr>
            <w:tcW w:w="367" w:type="pct"/>
            <w:shd w:val="clear" w:color="auto" w:fill="auto"/>
            <w:noWrap/>
            <w:vAlign w:val="bottom"/>
          </w:tcPr>
          <w:p w:rsidR="00354E62" w:rsidRPr="00A5746B" w:rsidRDefault="00354E62">
            <w:pPr>
              <w:jc w:val="right"/>
              <w:rPr>
                <w:sz w:val="22"/>
              </w:rPr>
            </w:pPr>
            <w:r w:rsidRPr="00A5746B">
              <w:rPr>
                <w:sz w:val="22"/>
              </w:rPr>
              <w:t>4418,30</w:t>
            </w:r>
          </w:p>
        </w:tc>
        <w:tc>
          <w:tcPr>
            <w:tcW w:w="418" w:type="pct"/>
            <w:shd w:val="clear" w:color="auto" w:fill="auto"/>
            <w:noWrap/>
            <w:vAlign w:val="bottom"/>
          </w:tcPr>
          <w:p w:rsidR="00354E62" w:rsidRPr="00A5746B" w:rsidRDefault="00354E62">
            <w:pPr>
              <w:jc w:val="right"/>
              <w:rPr>
                <w:sz w:val="22"/>
              </w:rPr>
            </w:pPr>
            <w:r w:rsidRPr="00A5746B">
              <w:rPr>
                <w:sz w:val="22"/>
              </w:rPr>
              <w:t>4515,50</w:t>
            </w:r>
          </w:p>
        </w:tc>
        <w:tc>
          <w:tcPr>
            <w:tcW w:w="418" w:type="pct"/>
            <w:shd w:val="clear" w:color="auto" w:fill="auto"/>
            <w:noWrap/>
            <w:vAlign w:val="bottom"/>
          </w:tcPr>
          <w:p w:rsidR="00354E62" w:rsidRPr="00A5746B" w:rsidRDefault="00354E62">
            <w:pPr>
              <w:jc w:val="right"/>
              <w:rPr>
                <w:sz w:val="22"/>
              </w:rPr>
            </w:pPr>
            <w:r w:rsidRPr="00A5746B">
              <w:rPr>
                <w:sz w:val="22"/>
              </w:rPr>
              <w:t>4605,81</w:t>
            </w:r>
          </w:p>
        </w:tc>
        <w:tc>
          <w:tcPr>
            <w:tcW w:w="360" w:type="pct"/>
            <w:shd w:val="clear" w:color="auto" w:fill="auto"/>
            <w:noWrap/>
            <w:vAlign w:val="bottom"/>
          </w:tcPr>
          <w:p w:rsidR="00354E62" w:rsidRPr="00A5746B" w:rsidRDefault="00354E62">
            <w:pPr>
              <w:jc w:val="right"/>
              <w:rPr>
                <w:sz w:val="22"/>
              </w:rPr>
            </w:pPr>
            <w:r w:rsidRPr="00A5746B">
              <w:rPr>
                <w:sz w:val="22"/>
              </w:rPr>
              <w:t>4697,93</w:t>
            </w:r>
          </w:p>
        </w:tc>
        <w:tc>
          <w:tcPr>
            <w:tcW w:w="387" w:type="pct"/>
            <w:shd w:val="clear" w:color="auto" w:fill="auto"/>
            <w:noWrap/>
            <w:vAlign w:val="bottom"/>
          </w:tcPr>
          <w:p w:rsidR="00354E62" w:rsidRPr="00A5746B" w:rsidRDefault="00354E62">
            <w:pPr>
              <w:jc w:val="right"/>
              <w:rPr>
                <w:sz w:val="22"/>
              </w:rPr>
            </w:pPr>
            <w:r w:rsidRPr="00A5746B">
              <w:rPr>
                <w:sz w:val="22"/>
              </w:rPr>
              <w:t>5186,89</w:t>
            </w:r>
          </w:p>
        </w:tc>
      </w:tr>
      <w:tr w:rsidR="00354E62" w:rsidRPr="00A5746B" w:rsidTr="00354E62">
        <w:trPr>
          <w:cantSplit/>
        </w:trPr>
        <w:tc>
          <w:tcPr>
            <w:tcW w:w="235" w:type="pct"/>
            <w:vAlign w:val="center"/>
          </w:tcPr>
          <w:p w:rsidR="00354E62" w:rsidRPr="00A5746B" w:rsidRDefault="00354E62" w:rsidP="005A1809">
            <w:pPr>
              <w:jc w:val="center"/>
              <w:rPr>
                <w:rFonts w:eastAsia="Times New Roman"/>
                <w:sz w:val="20"/>
                <w:szCs w:val="20"/>
                <w:lang w:eastAsia="ru-RU"/>
              </w:rPr>
            </w:pPr>
            <w:r w:rsidRPr="00A5746B">
              <w:rPr>
                <w:rFonts w:eastAsia="Times New Roman"/>
                <w:sz w:val="20"/>
                <w:szCs w:val="20"/>
                <w:lang w:eastAsia="ru-RU"/>
              </w:rPr>
              <w:t>5.7</w:t>
            </w:r>
          </w:p>
        </w:tc>
        <w:tc>
          <w:tcPr>
            <w:tcW w:w="1621" w:type="pct"/>
            <w:shd w:val="clear" w:color="auto" w:fill="auto"/>
            <w:noWrap/>
            <w:vAlign w:val="bottom"/>
            <w:hideMark/>
          </w:tcPr>
          <w:p w:rsidR="00354E62" w:rsidRPr="00A5746B" w:rsidRDefault="00354E62">
            <w:pPr>
              <w:rPr>
                <w:sz w:val="20"/>
                <w:szCs w:val="20"/>
              </w:rPr>
            </w:pPr>
            <w:r w:rsidRPr="00A5746B">
              <w:rPr>
                <w:sz w:val="20"/>
                <w:szCs w:val="20"/>
              </w:rPr>
              <w:t>Общехозяйственные расходы:</w:t>
            </w:r>
          </w:p>
        </w:tc>
        <w:tc>
          <w:tcPr>
            <w:tcW w:w="343" w:type="pct"/>
            <w:shd w:val="clear" w:color="auto" w:fill="auto"/>
            <w:noWrap/>
            <w:vAlign w:val="center"/>
            <w:hideMark/>
          </w:tcPr>
          <w:p w:rsidR="00354E62" w:rsidRPr="00A5746B" w:rsidRDefault="00354E62" w:rsidP="005A1809">
            <w:pPr>
              <w:ind w:left="-136" w:right="-184"/>
              <w:jc w:val="center"/>
              <w:rPr>
                <w:rFonts w:eastAsia="Times New Roman"/>
                <w:sz w:val="20"/>
                <w:szCs w:val="20"/>
                <w:lang w:eastAsia="ru-RU"/>
              </w:rPr>
            </w:pPr>
            <w:r w:rsidRPr="00A5746B">
              <w:rPr>
                <w:rFonts w:eastAsia="Times New Roman"/>
                <w:bCs/>
                <w:sz w:val="20"/>
                <w:szCs w:val="20"/>
                <w:lang w:eastAsia="ru-RU"/>
              </w:rPr>
              <w:t>тыс.руб.</w:t>
            </w:r>
          </w:p>
        </w:tc>
        <w:tc>
          <w:tcPr>
            <w:tcW w:w="382" w:type="pct"/>
            <w:shd w:val="clear" w:color="auto" w:fill="auto"/>
            <w:noWrap/>
            <w:vAlign w:val="bottom"/>
          </w:tcPr>
          <w:p w:rsidR="00354E62" w:rsidRPr="00A5746B" w:rsidRDefault="00354E62">
            <w:pPr>
              <w:jc w:val="right"/>
              <w:rPr>
                <w:sz w:val="22"/>
              </w:rPr>
            </w:pPr>
            <w:r w:rsidRPr="00A5746B">
              <w:rPr>
                <w:sz w:val="22"/>
              </w:rPr>
              <w:t>2627,54</w:t>
            </w:r>
          </w:p>
        </w:tc>
        <w:tc>
          <w:tcPr>
            <w:tcW w:w="470" w:type="pct"/>
            <w:shd w:val="clear" w:color="auto" w:fill="auto"/>
            <w:noWrap/>
            <w:vAlign w:val="bottom"/>
          </w:tcPr>
          <w:p w:rsidR="00354E62" w:rsidRPr="00A5746B" w:rsidRDefault="00354E62">
            <w:pPr>
              <w:jc w:val="right"/>
              <w:rPr>
                <w:sz w:val="22"/>
              </w:rPr>
            </w:pPr>
            <w:r w:rsidRPr="00A5746B">
              <w:rPr>
                <w:sz w:val="22"/>
              </w:rPr>
              <w:t>2772,19</w:t>
            </w:r>
          </w:p>
        </w:tc>
        <w:tc>
          <w:tcPr>
            <w:tcW w:w="367" w:type="pct"/>
            <w:shd w:val="clear" w:color="auto" w:fill="auto"/>
            <w:noWrap/>
            <w:vAlign w:val="bottom"/>
          </w:tcPr>
          <w:p w:rsidR="00354E62" w:rsidRPr="00A5746B" w:rsidRDefault="00354E62">
            <w:pPr>
              <w:jc w:val="right"/>
              <w:rPr>
                <w:sz w:val="22"/>
              </w:rPr>
            </w:pPr>
            <w:r w:rsidRPr="00A5746B">
              <w:rPr>
                <w:sz w:val="22"/>
              </w:rPr>
              <w:t>2883,98</w:t>
            </w:r>
          </w:p>
        </w:tc>
        <w:tc>
          <w:tcPr>
            <w:tcW w:w="418" w:type="pct"/>
            <w:shd w:val="clear" w:color="auto" w:fill="auto"/>
            <w:noWrap/>
            <w:vAlign w:val="bottom"/>
          </w:tcPr>
          <w:p w:rsidR="00354E62" w:rsidRPr="00A5746B" w:rsidRDefault="00354E62">
            <w:pPr>
              <w:jc w:val="right"/>
              <w:rPr>
                <w:sz w:val="22"/>
              </w:rPr>
            </w:pPr>
            <w:r w:rsidRPr="00A5746B">
              <w:rPr>
                <w:sz w:val="22"/>
              </w:rPr>
              <w:t>2947,43</w:t>
            </w:r>
          </w:p>
        </w:tc>
        <w:tc>
          <w:tcPr>
            <w:tcW w:w="418" w:type="pct"/>
            <w:shd w:val="clear" w:color="auto" w:fill="auto"/>
            <w:noWrap/>
            <w:vAlign w:val="bottom"/>
          </w:tcPr>
          <w:p w:rsidR="00354E62" w:rsidRPr="00A5746B" w:rsidRDefault="00354E62">
            <w:pPr>
              <w:jc w:val="right"/>
              <w:rPr>
                <w:sz w:val="22"/>
              </w:rPr>
            </w:pPr>
            <w:r w:rsidRPr="00A5746B">
              <w:rPr>
                <w:sz w:val="22"/>
              </w:rPr>
              <w:t>3006,38</w:t>
            </w:r>
          </w:p>
        </w:tc>
        <w:tc>
          <w:tcPr>
            <w:tcW w:w="360" w:type="pct"/>
            <w:shd w:val="clear" w:color="auto" w:fill="auto"/>
            <w:noWrap/>
            <w:vAlign w:val="bottom"/>
          </w:tcPr>
          <w:p w:rsidR="00354E62" w:rsidRPr="00A5746B" w:rsidRDefault="00354E62">
            <w:pPr>
              <w:jc w:val="right"/>
              <w:rPr>
                <w:sz w:val="22"/>
              </w:rPr>
            </w:pPr>
            <w:r w:rsidRPr="00A5746B">
              <w:rPr>
                <w:sz w:val="22"/>
              </w:rPr>
              <w:t>3066,51</w:t>
            </w:r>
          </w:p>
        </w:tc>
        <w:tc>
          <w:tcPr>
            <w:tcW w:w="387" w:type="pct"/>
            <w:shd w:val="clear" w:color="auto" w:fill="auto"/>
            <w:noWrap/>
            <w:vAlign w:val="bottom"/>
          </w:tcPr>
          <w:p w:rsidR="00354E62" w:rsidRPr="00A5746B" w:rsidRDefault="00354E62">
            <w:pPr>
              <w:jc w:val="right"/>
              <w:rPr>
                <w:sz w:val="22"/>
              </w:rPr>
            </w:pPr>
            <w:r w:rsidRPr="00A5746B">
              <w:rPr>
                <w:sz w:val="22"/>
              </w:rPr>
              <w:t>3385,67</w:t>
            </w:r>
          </w:p>
        </w:tc>
      </w:tr>
      <w:tr w:rsidR="00354E62" w:rsidRPr="00A5746B" w:rsidTr="00354E62">
        <w:trPr>
          <w:cantSplit/>
        </w:trPr>
        <w:tc>
          <w:tcPr>
            <w:tcW w:w="235" w:type="pct"/>
            <w:vAlign w:val="center"/>
          </w:tcPr>
          <w:p w:rsidR="00354E62" w:rsidRPr="00A5746B" w:rsidRDefault="00354E62" w:rsidP="005A1809">
            <w:pPr>
              <w:jc w:val="center"/>
              <w:rPr>
                <w:rFonts w:eastAsia="Times New Roman"/>
                <w:sz w:val="20"/>
                <w:szCs w:val="20"/>
                <w:lang w:eastAsia="ru-RU"/>
              </w:rPr>
            </w:pPr>
            <w:r w:rsidRPr="00A5746B">
              <w:rPr>
                <w:rFonts w:eastAsia="Times New Roman"/>
                <w:sz w:val="20"/>
                <w:szCs w:val="20"/>
                <w:lang w:eastAsia="ru-RU"/>
              </w:rPr>
              <w:t>5.8</w:t>
            </w:r>
          </w:p>
        </w:tc>
        <w:tc>
          <w:tcPr>
            <w:tcW w:w="1621" w:type="pct"/>
            <w:shd w:val="clear" w:color="auto" w:fill="auto"/>
            <w:noWrap/>
            <w:vAlign w:val="bottom"/>
            <w:hideMark/>
          </w:tcPr>
          <w:p w:rsidR="00354E62" w:rsidRPr="00A5746B" w:rsidRDefault="00354E62">
            <w:pPr>
              <w:rPr>
                <w:sz w:val="20"/>
                <w:szCs w:val="20"/>
              </w:rPr>
            </w:pPr>
            <w:r w:rsidRPr="00A5746B">
              <w:rPr>
                <w:sz w:val="20"/>
                <w:szCs w:val="20"/>
              </w:rPr>
              <w:t>Расходы на капитальный и текущий ремонт осно</w:t>
            </w:r>
            <w:r w:rsidRPr="00A5746B">
              <w:rPr>
                <w:sz w:val="20"/>
                <w:szCs w:val="20"/>
              </w:rPr>
              <w:t>в</w:t>
            </w:r>
            <w:r w:rsidRPr="00A5746B">
              <w:rPr>
                <w:sz w:val="20"/>
                <w:szCs w:val="20"/>
              </w:rPr>
              <w:t>ных производственных средств</w:t>
            </w:r>
          </w:p>
        </w:tc>
        <w:tc>
          <w:tcPr>
            <w:tcW w:w="343" w:type="pct"/>
            <w:shd w:val="clear" w:color="auto" w:fill="auto"/>
            <w:noWrap/>
            <w:vAlign w:val="center"/>
            <w:hideMark/>
          </w:tcPr>
          <w:p w:rsidR="00354E62" w:rsidRPr="00A5746B" w:rsidRDefault="00354E62" w:rsidP="005A1809">
            <w:pPr>
              <w:ind w:left="-136" w:right="-184"/>
              <w:jc w:val="center"/>
              <w:rPr>
                <w:rFonts w:eastAsia="Times New Roman"/>
                <w:sz w:val="20"/>
                <w:szCs w:val="20"/>
                <w:lang w:eastAsia="ru-RU"/>
              </w:rPr>
            </w:pPr>
            <w:r w:rsidRPr="00A5746B">
              <w:rPr>
                <w:rFonts w:eastAsia="Times New Roman"/>
                <w:bCs/>
                <w:sz w:val="20"/>
                <w:szCs w:val="20"/>
                <w:lang w:eastAsia="ru-RU"/>
              </w:rPr>
              <w:t>тыс.руб.</w:t>
            </w:r>
          </w:p>
        </w:tc>
        <w:tc>
          <w:tcPr>
            <w:tcW w:w="382" w:type="pct"/>
            <w:shd w:val="clear" w:color="auto" w:fill="auto"/>
            <w:noWrap/>
            <w:vAlign w:val="bottom"/>
          </w:tcPr>
          <w:p w:rsidR="00354E62" w:rsidRPr="00A5746B" w:rsidRDefault="00354E62">
            <w:pPr>
              <w:jc w:val="right"/>
              <w:rPr>
                <w:sz w:val="22"/>
              </w:rPr>
            </w:pPr>
            <w:r w:rsidRPr="00A5746B">
              <w:rPr>
                <w:sz w:val="22"/>
              </w:rPr>
              <w:t>1370,25</w:t>
            </w:r>
          </w:p>
        </w:tc>
        <w:tc>
          <w:tcPr>
            <w:tcW w:w="470" w:type="pct"/>
            <w:shd w:val="clear" w:color="auto" w:fill="auto"/>
            <w:noWrap/>
            <w:vAlign w:val="bottom"/>
          </w:tcPr>
          <w:p w:rsidR="00354E62" w:rsidRPr="00A5746B" w:rsidRDefault="00354E62">
            <w:pPr>
              <w:jc w:val="right"/>
              <w:rPr>
                <w:sz w:val="22"/>
              </w:rPr>
            </w:pPr>
            <w:r w:rsidRPr="00A5746B">
              <w:rPr>
                <w:sz w:val="22"/>
              </w:rPr>
              <w:t>1445,68</w:t>
            </w:r>
          </w:p>
        </w:tc>
        <w:tc>
          <w:tcPr>
            <w:tcW w:w="367" w:type="pct"/>
            <w:shd w:val="clear" w:color="auto" w:fill="auto"/>
            <w:noWrap/>
            <w:vAlign w:val="bottom"/>
          </w:tcPr>
          <w:p w:rsidR="00354E62" w:rsidRPr="00A5746B" w:rsidRDefault="00354E62">
            <w:pPr>
              <w:jc w:val="right"/>
              <w:rPr>
                <w:sz w:val="22"/>
              </w:rPr>
            </w:pPr>
            <w:r w:rsidRPr="00A5746B">
              <w:rPr>
                <w:sz w:val="22"/>
              </w:rPr>
              <w:t>1503,98</w:t>
            </w:r>
          </w:p>
        </w:tc>
        <w:tc>
          <w:tcPr>
            <w:tcW w:w="418" w:type="pct"/>
            <w:shd w:val="clear" w:color="auto" w:fill="auto"/>
            <w:noWrap/>
            <w:vAlign w:val="bottom"/>
          </w:tcPr>
          <w:p w:rsidR="00354E62" w:rsidRPr="00A5746B" w:rsidRDefault="00354E62">
            <w:pPr>
              <w:jc w:val="right"/>
              <w:rPr>
                <w:sz w:val="22"/>
              </w:rPr>
            </w:pPr>
            <w:r w:rsidRPr="00A5746B">
              <w:rPr>
                <w:sz w:val="22"/>
              </w:rPr>
              <w:t>1537,07</w:t>
            </w:r>
          </w:p>
        </w:tc>
        <w:tc>
          <w:tcPr>
            <w:tcW w:w="418" w:type="pct"/>
            <w:shd w:val="clear" w:color="auto" w:fill="auto"/>
            <w:noWrap/>
            <w:vAlign w:val="bottom"/>
          </w:tcPr>
          <w:p w:rsidR="00354E62" w:rsidRPr="00A5746B" w:rsidRDefault="00354E62">
            <w:pPr>
              <w:jc w:val="right"/>
              <w:rPr>
                <w:sz w:val="22"/>
              </w:rPr>
            </w:pPr>
            <w:r w:rsidRPr="00A5746B">
              <w:rPr>
                <w:sz w:val="22"/>
              </w:rPr>
              <w:t>1567,81</w:t>
            </w:r>
          </w:p>
        </w:tc>
        <w:tc>
          <w:tcPr>
            <w:tcW w:w="360" w:type="pct"/>
            <w:shd w:val="clear" w:color="auto" w:fill="auto"/>
            <w:noWrap/>
            <w:vAlign w:val="bottom"/>
          </w:tcPr>
          <w:p w:rsidR="00354E62" w:rsidRPr="00A5746B" w:rsidRDefault="00354E62">
            <w:pPr>
              <w:jc w:val="right"/>
              <w:rPr>
                <w:sz w:val="22"/>
              </w:rPr>
            </w:pPr>
            <w:r w:rsidRPr="00A5746B">
              <w:rPr>
                <w:sz w:val="22"/>
              </w:rPr>
              <w:t>1599,17</w:t>
            </w:r>
          </w:p>
        </w:tc>
        <w:tc>
          <w:tcPr>
            <w:tcW w:w="387" w:type="pct"/>
            <w:shd w:val="clear" w:color="auto" w:fill="auto"/>
            <w:noWrap/>
            <w:vAlign w:val="bottom"/>
          </w:tcPr>
          <w:p w:rsidR="00354E62" w:rsidRPr="00A5746B" w:rsidRDefault="00354E62">
            <w:pPr>
              <w:jc w:val="right"/>
              <w:rPr>
                <w:sz w:val="22"/>
              </w:rPr>
            </w:pPr>
            <w:r w:rsidRPr="00A5746B">
              <w:rPr>
                <w:sz w:val="22"/>
              </w:rPr>
              <w:t>1765,61</w:t>
            </w:r>
          </w:p>
        </w:tc>
      </w:tr>
      <w:tr w:rsidR="00354E62" w:rsidRPr="00A5746B" w:rsidTr="00354E62">
        <w:trPr>
          <w:cantSplit/>
        </w:trPr>
        <w:tc>
          <w:tcPr>
            <w:tcW w:w="235" w:type="pct"/>
            <w:vAlign w:val="center"/>
          </w:tcPr>
          <w:p w:rsidR="00354E62" w:rsidRPr="00A5746B" w:rsidRDefault="00354E62" w:rsidP="005A1809">
            <w:pPr>
              <w:jc w:val="center"/>
              <w:rPr>
                <w:rFonts w:eastAsia="Times New Roman"/>
                <w:sz w:val="20"/>
                <w:szCs w:val="20"/>
                <w:lang w:eastAsia="ru-RU"/>
              </w:rPr>
            </w:pPr>
            <w:r w:rsidRPr="00A5746B">
              <w:rPr>
                <w:rFonts w:eastAsia="Times New Roman"/>
                <w:sz w:val="20"/>
                <w:szCs w:val="20"/>
                <w:lang w:eastAsia="ru-RU"/>
              </w:rPr>
              <w:t>6</w:t>
            </w:r>
          </w:p>
        </w:tc>
        <w:tc>
          <w:tcPr>
            <w:tcW w:w="1621" w:type="pct"/>
            <w:shd w:val="clear" w:color="auto" w:fill="auto"/>
            <w:noWrap/>
            <w:vAlign w:val="bottom"/>
            <w:hideMark/>
          </w:tcPr>
          <w:p w:rsidR="00354E62" w:rsidRPr="00A5746B" w:rsidRDefault="00354E62">
            <w:pPr>
              <w:rPr>
                <w:sz w:val="20"/>
                <w:szCs w:val="20"/>
              </w:rPr>
            </w:pPr>
            <w:r w:rsidRPr="00A5746B">
              <w:rPr>
                <w:sz w:val="20"/>
                <w:szCs w:val="20"/>
              </w:rPr>
              <w:t>прочие расходы</w:t>
            </w:r>
          </w:p>
        </w:tc>
        <w:tc>
          <w:tcPr>
            <w:tcW w:w="343" w:type="pct"/>
            <w:shd w:val="clear" w:color="auto" w:fill="auto"/>
            <w:noWrap/>
            <w:vAlign w:val="center"/>
            <w:hideMark/>
          </w:tcPr>
          <w:p w:rsidR="00354E62" w:rsidRPr="00A5746B" w:rsidRDefault="00354E62" w:rsidP="005A1809">
            <w:pPr>
              <w:ind w:left="-136" w:right="-184"/>
              <w:jc w:val="center"/>
              <w:rPr>
                <w:rFonts w:eastAsia="Times New Roman"/>
                <w:sz w:val="20"/>
                <w:szCs w:val="20"/>
                <w:lang w:eastAsia="ru-RU"/>
              </w:rPr>
            </w:pPr>
            <w:r w:rsidRPr="00A5746B">
              <w:rPr>
                <w:rFonts w:eastAsia="Times New Roman"/>
                <w:bCs/>
                <w:sz w:val="20"/>
                <w:szCs w:val="20"/>
                <w:lang w:eastAsia="ru-RU"/>
              </w:rPr>
              <w:t>тыс.руб.</w:t>
            </w:r>
          </w:p>
        </w:tc>
        <w:tc>
          <w:tcPr>
            <w:tcW w:w="382" w:type="pct"/>
            <w:shd w:val="clear" w:color="auto" w:fill="auto"/>
            <w:noWrap/>
            <w:vAlign w:val="bottom"/>
          </w:tcPr>
          <w:p w:rsidR="00354E62" w:rsidRPr="00A5746B" w:rsidRDefault="00354E62">
            <w:pPr>
              <w:jc w:val="right"/>
              <w:rPr>
                <w:sz w:val="22"/>
              </w:rPr>
            </w:pPr>
            <w:r w:rsidRPr="00A5746B">
              <w:rPr>
                <w:sz w:val="22"/>
              </w:rPr>
              <w:t>2169,86</w:t>
            </w:r>
          </w:p>
        </w:tc>
        <w:tc>
          <w:tcPr>
            <w:tcW w:w="470" w:type="pct"/>
            <w:shd w:val="clear" w:color="auto" w:fill="auto"/>
            <w:noWrap/>
            <w:vAlign w:val="bottom"/>
          </w:tcPr>
          <w:p w:rsidR="00354E62" w:rsidRPr="00A5746B" w:rsidRDefault="00354E62">
            <w:pPr>
              <w:jc w:val="right"/>
              <w:rPr>
                <w:sz w:val="22"/>
              </w:rPr>
            </w:pPr>
            <w:r w:rsidRPr="00A5746B">
              <w:rPr>
                <w:sz w:val="22"/>
              </w:rPr>
              <w:t>2289,32</w:t>
            </w:r>
          </w:p>
        </w:tc>
        <w:tc>
          <w:tcPr>
            <w:tcW w:w="367" w:type="pct"/>
            <w:shd w:val="clear" w:color="auto" w:fill="auto"/>
            <w:noWrap/>
            <w:vAlign w:val="bottom"/>
          </w:tcPr>
          <w:p w:rsidR="00354E62" w:rsidRPr="00A5746B" w:rsidRDefault="00354E62">
            <w:pPr>
              <w:jc w:val="right"/>
              <w:rPr>
                <w:sz w:val="22"/>
              </w:rPr>
            </w:pPr>
            <w:r w:rsidRPr="00A5746B">
              <w:rPr>
                <w:sz w:val="22"/>
              </w:rPr>
              <w:t>2381,64</w:t>
            </w:r>
          </w:p>
        </w:tc>
        <w:tc>
          <w:tcPr>
            <w:tcW w:w="418" w:type="pct"/>
            <w:shd w:val="clear" w:color="auto" w:fill="auto"/>
            <w:noWrap/>
            <w:vAlign w:val="bottom"/>
          </w:tcPr>
          <w:p w:rsidR="00354E62" w:rsidRPr="00A5746B" w:rsidRDefault="00354E62">
            <w:pPr>
              <w:jc w:val="right"/>
              <w:rPr>
                <w:sz w:val="22"/>
              </w:rPr>
            </w:pPr>
            <w:r w:rsidRPr="00A5746B">
              <w:rPr>
                <w:sz w:val="22"/>
              </w:rPr>
              <w:t>2434,03</w:t>
            </w:r>
          </w:p>
        </w:tc>
        <w:tc>
          <w:tcPr>
            <w:tcW w:w="418" w:type="pct"/>
            <w:shd w:val="clear" w:color="auto" w:fill="auto"/>
            <w:noWrap/>
            <w:vAlign w:val="bottom"/>
          </w:tcPr>
          <w:p w:rsidR="00354E62" w:rsidRPr="00A5746B" w:rsidRDefault="00354E62">
            <w:pPr>
              <w:jc w:val="right"/>
              <w:rPr>
                <w:sz w:val="22"/>
              </w:rPr>
            </w:pPr>
            <w:r w:rsidRPr="00A5746B">
              <w:rPr>
                <w:sz w:val="22"/>
              </w:rPr>
              <w:t>2482,71</w:t>
            </w:r>
          </w:p>
        </w:tc>
        <w:tc>
          <w:tcPr>
            <w:tcW w:w="360" w:type="pct"/>
            <w:shd w:val="clear" w:color="auto" w:fill="auto"/>
            <w:noWrap/>
            <w:vAlign w:val="bottom"/>
          </w:tcPr>
          <w:p w:rsidR="00354E62" w:rsidRPr="00A5746B" w:rsidRDefault="00354E62">
            <w:pPr>
              <w:jc w:val="right"/>
              <w:rPr>
                <w:sz w:val="22"/>
              </w:rPr>
            </w:pPr>
            <w:r w:rsidRPr="00A5746B">
              <w:rPr>
                <w:sz w:val="22"/>
              </w:rPr>
              <w:t>2532,37</w:t>
            </w:r>
          </w:p>
        </w:tc>
        <w:tc>
          <w:tcPr>
            <w:tcW w:w="387" w:type="pct"/>
            <w:shd w:val="clear" w:color="auto" w:fill="auto"/>
            <w:noWrap/>
            <w:vAlign w:val="bottom"/>
          </w:tcPr>
          <w:p w:rsidR="00354E62" w:rsidRPr="00A5746B" w:rsidRDefault="00354E62">
            <w:pPr>
              <w:jc w:val="right"/>
              <w:rPr>
                <w:sz w:val="22"/>
              </w:rPr>
            </w:pPr>
            <w:r w:rsidRPr="00A5746B">
              <w:rPr>
                <w:sz w:val="22"/>
              </w:rPr>
              <w:t>2795,94</w:t>
            </w:r>
          </w:p>
        </w:tc>
      </w:tr>
      <w:tr w:rsidR="00354E62" w:rsidRPr="00A5746B" w:rsidTr="00354E62">
        <w:trPr>
          <w:cantSplit/>
        </w:trPr>
        <w:tc>
          <w:tcPr>
            <w:tcW w:w="235" w:type="pct"/>
            <w:vAlign w:val="center"/>
          </w:tcPr>
          <w:p w:rsidR="00354E62" w:rsidRPr="00A5746B" w:rsidRDefault="00354E62" w:rsidP="005A1809">
            <w:pPr>
              <w:jc w:val="center"/>
              <w:rPr>
                <w:rFonts w:eastAsia="Times New Roman"/>
                <w:sz w:val="20"/>
                <w:szCs w:val="20"/>
                <w:lang w:eastAsia="ru-RU"/>
              </w:rPr>
            </w:pPr>
            <w:r w:rsidRPr="00A5746B">
              <w:rPr>
                <w:rFonts w:eastAsia="Times New Roman"/>
                <w:sz w:val="20"/>
                <w:szCs w:val="20"/>
                <w:lang w:eastAsia="ru-RU"/>
              </w:rPr>
              <w:t>7</w:t>
            </w:r>
          </w:p>
        </w:tc>
        <w:tc>
          <w:tcPr>
            <w:tcW w:w="1621" w:type="pct"/>
            <w:shd w:val="clear" w:color="auto" w:fill="auto"/>
            <w:noWrap/>
            <w:vAlign w:val="center"/>
            <w:hideMark/>
          </w:tcPr>
          <w:p w:rsidR="00354E62" w:rsidRPr="00A5746B" w:rsidRDefault="00354E62">
            <w:pPr>
              <w:jc w:val="center"/>
              <w:rPr>
                <w:sz w:val="20"/>
                <w:szCs w:val="20"/>
              </w:rPr>
            </w:pPr>
            <w:r w:rsidRPr="00A5746B">
              <w:rPr>
                <w:sz w:val="20"/>
                <w:szCs w:val="20"/>
              </w:rPr>
              <w:t>Прибыль</w:t>
            </w:r>
          </w:p>
        </w:tc>
        <w:tc>
          <w:tcPr>
            <w:tcW w:w="343" w:type="pct"/>
            <w:shd w:val="clear" w:color="auto" w:fill="auto"/>
            <w:noWrap/>
            <w:vAlign w:val="center"/>
            <w:hideMark/>
          </w:tcPr>
          <w:p w:rsidR="00354E62" w:rsidRPr="00A5746B" w:rsidRDefault="00354E62" w:rsidP="005A1809">
            <w:pPr>
              <w:ind w:left="-136" w:right="-184"/>
              <w:jc w:val="center"/>
              <w:rPr>
                <w:rFonts w:eastAsia="Times New Roman"/>
                <w:sz w:val="20"/>
                <w:szCs w:val="20"/>
                <w:lang w:eastAsia="ru-RU"/>
              </w:rPr>
            </w:pPr>
            <w:r w:rsidRPr="00A5746B">
              <w:rPr>
                <w:rFonts w:eastAsia="Times New Roman"/>
                <w:bCs/>
                <w:sz w:val="20"/>
                <w:szCs w:val="20"/>
                <w:lang w:eastAsia="ru-RU"/>
              </w:rPr>
              <w:t>тыс.руб.</w:t>
            </w:r>
          </w:p>
        </w:tc>
        <w:tc>
          <w:tcPr>
            <w:tcW w:w="382" w:type="pct"/>
            <w:shd w:val="clear" w:color="auto" w:fill="auto"/>
            <w:noWrap/>
            <w:vAlign w:val="bottom"/>
          </w:tcPr>
          <w:p w:rsidR="00354E62" w:rsidRPr="00A5746B" w:rsidRDefault="00354E62">
            <w:pPr>
              <w:jc w:val="right"/>
              <w:rPr>
                <w:sz w:val="22"/>
              </w:rPr>
            </w:pPr>
            <w:r w:rsidRPr="00A5746B">
              <w:rPr>
                <w:sz w:val="22"/>
              </w:rPr>
              <w:t>1493,13</w:t>
            </w:r>
          </w:p>
        </w:tc>
        <w:tc>
          <w:tcPr>
            <w:tcW w:w="470" w:type="pct"/>
            <w:shd w:val="clear" w:color="auto" w:fill="auto"/>
            <w:noWrap/>
            <w:vAlign w:val="bottom"/>
          </w:tcPr>
          <w:p w:rsidR="00354E62" w:rsidRPr="00A5746B" w:rsidRDefault="00354E62">
            <w:pPr>
              <w:jc w:val="right"/>
              <w:rPr>
                <w:sz w:val="22"/>
              </w:rPr>
            </w:pPr>
            <w:r w:rsidRPr="00A5746B">
              <w:rPr>
                <w:sz w:val="22"/>
              </w:rPr>
              <w:t>1582,76</w:t>
            </w:r>
          </w:p>
        </w:tc>
        <w:tc>
          <w:tcPr>
            <w:tcW w:w="367" w:type="pct"/>
            <w:shd w:val="clear" w:color="auto" w:fill="auto"/>
            <w:noWrap/>
            <w:vAlign w:val="bottom"/>
          </w:tcPr>
          <w:p w:rsidR="00354E62" w:rsidRPr="00A5746B" w:rsidRDefault="00354E62">
            <w:pPr>
              <w:jc w:val="right"/>
              <w:rPr>
                <w:sz w:val="22"/>
              </w:rPr>
            </w:pPr>
            <w:r w:rsidRPr="00A5746B">
              <w:rPr>
                <w:sz w:val="22"/>
              </w:rPr>
              <w:t>1654,74</w:t>
            </w:r>
          </w:p>
        </w:tc>
        <w:tc>
          <w:tcPr>
            <w:tcW w:w="418" w:type="pct"/>
            <w:shd w:val="clear" w:color="auto" w:fill="auto"/>
            <w:noWrap/>
            <w:vAlign w:val="bottom"/>
          </w:tcPr>
          <w:p w:rsidR="00354E62" w:rsidRPr="00A5746B" w:rsidRDefault="00354E62">
            <w:pPr>
              <w:jc w:val="right"/>
              <w:rPr>
                <w:sz w:val="22"/>
              </w:rPr>
            </w:pPr>
            <w:r w:rsidRPr="00A5746B">
              <w:rPr>
                <w:sz w:val="22"/>
              </w:rPr>
              <w:t>1695,32</w:t>
            </w:r>
          </w:p>
        </w:tc>
        <w:tc>
          <w:tcPr>
            <w:tcW w:w="418" w:type="pct"/>
            <w:shd w:val="clear" w:color="auto" w:fill="auto"/>
            <w:noWrap/>
            <w:vAlign w:val="bottom"/>
          </w:tcPr>
          <w:p w:rsidR="00354E62" w:rsidRPr="00A5746B" w:rsidRDefault="00354E62">
            <w:pPr>
              <w:jc w:val="right"/>
              <w:rPr>
                <w:sz w:val="22"/>
              </w:rPr>
            </w:pPr>
            <w:r w:rsidRPr="00A5746B">
              <w:rPr>
                <w:sz w:val="22"/>
              </w:rPr>
              <w:t>1734,60</w:t>
            </w:r>
          </w:p>
        </w:tc>
        <w:tc>
          <w:tcPr>
            <w:tcW w:w="360" w:type="pct"/>
            <w:shd w:val="clear" w:color="auto" w:fill="auto"/>
            <w:noWrap/>
            <w:vAlign w:val="bottom"/>
          </w:tcPr>
          <w:p w:rsidR="00354E62" w:rsidRPr="00A5746B" w:rsidRDefault="00354E62">
            <w:pPr>
              <w:jc w:val="right"/>
              <w:rPr>
                <w:sz w:val="22"/>
              </w:rPr>
            </w:pPr>
            <w:r w:rsidRPr="00A5746B">
              <w:rPr>
                <w:sz w:val="22"/>
              </w:rPr>
              <w:t>1773,79</w:t>
            </w:r>
          </w:p>
        </w:tc>
        <w:tc>
          <w:tcPr>
            <w:tcW w:w="387" w:type="pct"/>
            <w:shd w:val="clear" w:color="auto" w:fill="auto"/>
            <w:noWrap/>
            <w:vAlign w:val="bottom"/>
          </w:tcPr>
          <w:p w:rsidR="00354E62" w:rsidRPr="00A5746B" w:rsidRDefault="00354E62">
            <w:pPr>
              <w:jc w:val="right"/>
              <w:rPr>
                <w:sz w:val="22"/>
              </w:rPr>
            </w:pPr>
            <w:r w:rsidRPr="00A5746B">
              <w:rPr>
                <w:sz w:val="22"/>
              </w:rPr>
              <w:t>1907,28</w:t>
            </w:r>
          </w:p>
        </w:tc>
      </w:tr>
      <w:tr w:rsidR="00354E62" w:rsidRPr="00A5746B" w:rsidTr="00354E62">
        <w:trPr>
          <w:cantSplit/>
        </w:trPr>
        <w:tc>
          <w:tcPr>
            <w:tcW w:w="235" w:type="pct"/>
            <w:vAlign w:val="center"/>
          </w:tcPr>
          <w:p w:rsidR="00354E62" w:rsidRPr="00A5746B" w:rsidRDefault="00354E62" w:rsidP="005A1809">
            <w:pPr>
              <w:jc w:val="center"/>
              <w:rPr>
                <w:rFonts w:eastAsia="Times New Roman"/>
                <w:bCs/>
                <w:sz w:val="20"/>
                <w:szCs w:val="20"/>
                <w:lang w:eastAsia="ru-RU"/>
              </w:rPr>
            </w:pPr>
            <w:r w:rsidRPr="00A5746B">
              <w:rPr>
                <w:rFonts w:eastAsia="Times New Roman"/>
                <w:bCs/>
                <w:sz w:val="20"/>
                <w:szCs w:val="20"/>
                <w:lang w:eastAsia="ru-RU"/>
              </w:rPr>
              <w:t>8</w:t>
            </w:r>
          </w:p>
        </w:tc>
        <w:tc>
          <w:tcPr>
            <w:tcW w:w="1621" w:type="pct"/>
            <w:shd w:val="clear" w:color="auto" w:fill="auto"/>
            <w:noWrap/>
            <w:vAlign w:val="center"/>
            <w:hideMark/>
          </w:tcPr>
          <w:p w:rsidR="00354E62" w:rsidRPr="00A5746B" w:rsidRDefault="00354E62">
            <w:pPr>
              <w:jc w:val="center"/>
              <w:rPr>
                <w:sz w:val="20"/>
                <w:szCs w:val="20"/>
              </w:rPr>
            </w:pPr>
            <w:r w:rsidRPr="00A5746B">
              <w:rPr>
                <w:sz w:val="20"/>
                <w:szCs w:val="20"/>
              </w:rPr>
              <w:t>Необходимая валовая выручка от вида деятельности</w:t>
            </w:r>
          </w:p>
        </w:tc>
        <w:tc>
          <w:tcPr>
            <w:tcW w:w="343" w:type="pct"/>
            <w:shd w:val="clear" w:color="auto" w:fill="auto"/>
            <w:noWrap/>
            <w:vAlign w:val="center"/>
            <w:hideMark/>
          </w:tcPr>
          <w:p w:rsidR="00354E62" w:rsidRPr="00A5746B" w:rsidRDefault="00354E62" w:rsidP="005A1809">
            <w:pPr>
              <w:ind w:left="-136" w:right="-184"/>
              <w:jc w:val="center"/>
              <w:rPr>
                <w:rFonts w:eastAsia="Times New Roman"/>
                <w:sz w:val="20"/>
                <w:szCs w:val="20"/>
                <w:lang w:eastAsia="ru-RU"/>
              </w:rPr>
            </w:pPr>
            <w:r w:rsidRPr="00A5746B">
              <w:rPr>
                <w:rFonts w:eastAsia="Times New Roman"/>
                <w:bCs/>
                <w:sz w:val="20"/>
                <w:szCs w:val="20"/>
                <w:lang w:eastAsia="ru-RU"/>
              </w:rPr>
              <w:t>тыс.руб.</w:t>
            </w:r>
          </w:p>
        </w:tc>
        <w:tc>
          <w:tcPr>
            <w:tcW w:w="382" w:type="pct"/>
            <w:shd w:val="clear" w:color="auto" w:fill="auto"/>
            <w:noWrap/>
            <w:vAlign w:val="bottom"/>
          </w:tcPr>
          <w:p w:rsidR="00354E62" w:rsidRPr="00A5746B" w:rsidRDefault="00354E62">
            <w:pPr>
              <w:jc w:val="right"/>
              <w:rPr>
                <w:sz w:val="22"/>
              </w:rPr>
            </w:pPr>
            <w:r w:rsidRPr="00A5746B">
              <w:rPr>
                <w:sz w:val="22"/>
              </w:rPr>
              <w:t>69557,00</w:t>
            </w:r>
          </w:p>
        </w:tc>
        <w:tc>
          <w:tcPr>
            <w:tcW w:w="470" w:type="pct"/>
            <w:shd w:val="clear" w:color="auto" w:fill="auto"/>
            <w:noWrap/>
            <w:vAlign w:val="bottom"/>
          </w:tcPr>
          <w:p w:rsidR="00354E62" w:rsidRPr="00A5746B" w:rsidRDefault="00354E62">
            <w:pPr>
              <w:jc w:val="right"/>
              <w:rPr>
                <w:sz w:val="22"/>
              </w:rPr>
            </w:pPr>
            <w:r w:rsidRPr="00A5746B">
              <w:rPr>
                <w:sz w:val="22"/>
              </w:rPr>
              <w:t>69080,60</w:t>
            </w:r>
          </w:p>
        </w:tc>
        <w:tc>
          <w:tcPr>
            <w:tcW w:w="367" w:type="pct"/>
            <w:shd w:val="clear" w:color="auto" w:fill="auto"/>
            <w:noWrap/>
            <w:vAlign w:val="bottom"/>
          </w:tcPr>
          <w:p w:rsidR="00354E62" w:rsidRPr="00A5746B" w:rsidRDefault="00354E62">
            <w:pPr>
              <w:jc w:val="right"/>
              <w:rPr>
                <w:sz w:val="22"/>
              </w:rPr>
            </w:pPr>
            <w:r w:rsidRPr="00A5746B">
              <w:rPr>
                <w:sz w:val="22"/>
              </w:rPr>
              <w:t>70994,09</w:t>
            </w:r>
          </w:p>
        </w:tc>
        <w:tc>
          <w:tcPr>
            <w:tcW w:w="418" w:type="pct"/>
            <w:shd w:val="clear" w:color="auto" w:fill="auto"/>
            <w:noWrap/>
            <w:vAlign w:val="bottom"/>
          </w:tcPr>
          <w:p w:rsidR="00354E62" w:rsidRPr="00A5746B" w:rsidRDefault="00354E62">
            <w:pPr>
              <w:jc w:val="right"/>
              <w:rPr>
                <w:sz w:val="22"/>
              </w:rPr>
            </w:pPr>
            <w:r w:rsidRPr="00A5746B">
              <w:rPr>
                <w:sz w:val="22"/>
              </w:rPr>
              <w:t>73068,59</w:t>
            </w:r>
          </w:p>
        </w:tc>
        <w:tc>
          <w:tcPr>
            <w:tcW w:w="418" w:type="pct"/>
            <w:shd w:val="clear" w:color="auto" w:fill="auto"/>
            <w:noWrap/>
            <w:vAlign w:val="bottom"/>
          </w:tcPr>
          <w:p w:rsidR="00354E62" w:rsidRPr="00A5746B" w:rsidRDefault="00354E62">
            <w:pPr>
              <w:jc w:val="right"/>
              <w:rPr>
                <w:sz w:val="22"/>
              </w:rPr>
            </w:pPr>
            <w:r w:rsidRPr="00A5746B">
              <w:rPr>
                <w:sz w:val="22"/>
              </w:rPr>
              <w:t>74693,23</w:t>
            </w:r>
          </w:p>
        </w:tc>
        <w:tc>
          <w:tcPr>
            <w:tcW w:w="360" w:type="pct"/>
            <w:shd w:val="clear" w:color="auto" w:fill="auto"/>
            <w:noWrap/>
            <w:vAlign w:val="bottom"/>
          </w:tcPr>
          <w:p w:rsidR="00354E62" w:rsidRPr="00A5746B" w:rsidRDefault="00354E62">
            <w:pPr>
              <w:jc w:val="right"/>
              <w:rPr>
                <w:sz w:val="22"/>
              </w:rPr>
            </w:pPr>
            <w:r w:rsidRPr="00A5746B">
              <w:rPr>
                <w:sz w:val="22"/>
              </w:rPr>
              <w:t>76955,26</w:t>
            </w:r>
          </w:p>
        </w:tc>
        <w:tc>
          <w:tcPr>
            <w:tcW w:w="387" w:type="pct"/>
            <w:shd w:val="clear" w:color="auto" w:fill="auto"/>
            <w:noWrap/>
            <w:vAlign w:val="bottom"/>
          </w:tcPr>
          <w:p w:rsidR="00354E62" w:rsidRPr="00A5746B" w:rsidRDefault="00354E62">
            <w:pPr>
              <w:jc w:val="right"/>
              <w:rPr>
                <w:sz w:val="22"/>
              </w:rPr>
            </w:pPr>
            <w:r w:rsidRPr="00A5746B">
              <w:rPr>
                <w:sz w:val="22"/>
              </w:rPr>
              <w:t>83891,21</w:t>
            </w:r>
          </w:p>
        </w:tc>
      </w:tr>
      <w:tr w:rsidR="00354E62" w:rsidRPr="00A5746B" w:rsidTr="00354E62">
        <w:trPr>
          <w:cantSplit/>
        </w:trPr>
        <w:tc>
          <w:tcPr>
            <w:tcW w:w="235" w:type="pct"/>
            <w:vAlign w:val="center"/>
          </w:tcPr>
          <w:p w:rsidR="00354E62" w:rsidRPr="00A5746B" w:rsidRDefault="00354E62" w:rsidP="005A1809">
            <w:pPr>
              <w:jc w:val="center"/>
              <w:rPr>
                <w:rFonts w:eastAsia="Times New Roman"/>
                <w:bCs/>
                <w:sz w:val="20"/>
                <w:szCs w:val="20"/>
                <w:lang w:eastAsia="ru-RU"/>
              </w:rPr>
            </w:pPr>
            <w:r w:rsidRPr="00A5746B">
              <w:rPr>
                <w:rFonts w:eastAsia="Times New Roman"/>
                <w:bCs/>
                <w:sz w:val="20"/>
                <w:szCs w:val="20"/>
                <w:lang w:eastAsia="ru-RU"/>
              </w:rPr>
              <w:t>9</w:t>
            </w:r>
          </w:p>
        </w:tc>
        <w:tc>
          <w:tcPr>
            <w:tcW w:w="1621" w:type="pct"/>
            <w:shd w:val="clear" w:color="auto" w:fill="auto"/>
            <w:noWrap/>
            <w:vAlign w:val="center"/>
          </w:tcPr>
          <w:p w:rsidR="00354E62" w:rsidRPr="00A5746B" w:rsidRDefault="00354E62">
            <w:pPr>
              <w:jc w:val="center"/>
              <w:rPr>
                <w:sz w:val="20"/>
                <w:szCs w:val="20"/>
              </w:rPr>
            </w:pPr>
            <w:r w:rsidRPr="00A5746B">
              <w:rPr>
                <w:rFonts w:eastAsia="Times New Roman"/>
                <w:sz w:val="20"/>
                <w:szCs w:val="20"/>
                <w:lang w:eastAsia="ru-RU"/>
              </w:rPr>
              <w:t>Оценочная стоимость производства тепла</w:t>
            </w:r>
          </w:p>
        </w:tc>
        <w:tc>
          <w:tcPr>
            <w:tcW w:w="343" w:type="pct"/>
            <w:shd w:val="clear" w:color="auto" w:fill="auto"/>
            <w:vAlign w:val="center"/>
          </w:tcPr>
          <w:p w:rsidR="00354E62" w:rsidRPr="00A5746B" w:rsidRDefault="00354E62" w:rsidP="005A1809">
            <w:pPr>
              <w:ind w:left="-136" w:right="-184"/>
              <w:jc w:val="center"/>
              <w:rPr>
                <w:rFonts w:eastAsia="Times New Roman"/>
                <w:bCs/>
                <w:sz w:val="20"/>
                <w:szCs w:val="20"/>
                <w:lang w:eastAsia="ru-RU"/>
              </w:rPr>
            </w:pPr>
            <w:r w:rsidRPr="00A5746B">
              <w:rPr>
                <w:rFonts w:eastAsia="Times New Roman"/>
                <w:bCs/>
                <w:sz w:val="20"/>
                <w:szCs w:val="20"/>
                <w:lang w:eastAsia="ru-RU"/>
              </w:rPr>
              <w:t>руб./Гкал</w:t>
            </w:r>
          </w:p>
        </w:tc>
        <w:tc>
          <w:tcPr>
            <w:tcW w:w="382" w:type="pct"/>
            <w:shd w:val="clear" w:color="auto" w:fill="auto"/>
            <w:noWrap/>
            <w:vAlign w:val="bottom"/>
          </w:tcPr>
          <w:p w:rsidR="00354E62" w:rsidRPr="00A5746B" w:rsidRDefault="00354E62">
            <w:pPr>
              <w:jc w:val="right"/>
              <w:rPr>
                <w:sz w:val="22"/>
              </w:rPr>
            </w:pPr>
            <w:r w:rsidRPr="00A5746B">
              <w:rPr>
                <w:sz w:val="22"/>
              </w:rPr>
              <w:t>2120,75</w:t>
            </w:r>
          </w:p>
        </w:tc>
        <w:tc>
          <w:tcPr>
            <w:tcW w:w="470" w:type="pct"/>
            <w:shd w:val="clear" w:color="auto" w:fill="auto"/>
            <w:noWrap/>
            <w:vAlign w:val="bottom"/>
          </w:tcPr>
          <w:p w:rsidR="00354E62" w:rsidRPr="00A5746B" w:rsidRDefault="00354E62">
            <w:pPr>
              <w:jc w:val="right"/>
              <w:rPr>
                <w:sz w:val="22"/>
              </w:rPr>
            </w:pPr>
            <w:r w:rsidRPr="00A5746B">
              <w:rPr>
                <w:sz w:val="22"/>
              </w:rPr>
              <w:t>2090,56</w:t>
            </w:r>
          </w:p>
        </w:tc>
        <w:tc>
          <w:tcPr>
            <w:tcW w:w="367" w:type="pct"/>
            <w:shd w:val="clear" w:color="auto" w:fill="auto"/>
            <w:noWrap/>
            <w:vAlign w:val="bottom"/>
          </w:tcPr>
          <w:p w:rsidR="00354E62" w:rsidRPr="00A5746B" w:rsidRDefault="00354E62">
            <w:pPr>
              <w:jc w:val="right"/>
              <w:rPr>
                <w:sz w:val="22"/>
              </w:rPr>
            </w:pPr>
            <w:r w:rsidRPr="00A5746B">
              <w:rPr>
                <w:sz w:val="22"/>
              </w:rPr>
              <w:t>2119,71</w:t>
            </w:r>
          </w:p>
        </w:tc>
        <w:tc>
          <w:tcPr>
            <w:tcW w:w="418" w:type="pct"/>
            <w:shd w:val="clear" w:color="auto" w:fill="auto"/>
            <w:noWrap/>
            <w:vAlign w:val="bottom"/>
          </w:tcPr>
          <w:p w:rsidR="00354E62" w:rsidRPr="00A5746B" w:rsidRDefault="00354E62">
            <w:pPr>
              <w:jc w:val="right"/>
              <w:rPr>
                <w:sz w:val="22"/>
              </w:rPr>
            </w:pPr>
            <w:r w:rsidRPr="00A5746B">
              <w:rPr>
                <w:sz w:val="22"/>
              </w:rPr>
              <w:t>2155,22</w:t>
            </w:r>
          </w:p>
        </w:tc>
        <w:tc>
          <w:tcPr>
            <w:tcW w:w="418" w:type="pct"/>
            <w:shd w:val="clear" w:color="auto" w:fill="auto"/>
            <w:noWrap/>
            <w:vAlign w:val="bottom"/>
          </w:tcPr>
          <w:p w:rsidR="00354E62" w:rsidRPr="00A5746B" w:rsidRDefault="00354E62">
            <w:pPr>
              <w:jc w:val="right"/>
              <w:rPr>
                <w:sz w:val="22"/>
              </w:rPr>
            </w:pPr>
            <w:r w:rsidRPr="00A5746B">
              <w:rPr>
                <w:sz w:val="22"/>
              </w:rPr>
              <w:t>2203,14</w:t>
            </w:r>
          </w:p>
        </w:tc>
        <w:tc>
          <w:tcPr>
            <w:tcW w:w="360" w:type="pct"/>
            <w:shd w:val="clear" w:color="auto" w:fill="auto"/>
            <w:noWrap/>
            <w:vAlign w:val="bottom"/>
          </w:tcPr>
          <w:p w:rsidR="00354E62" w:rsidRPr="00A5746B" w:rsidRDefault="00354E62">
            <w:pPr>
              <w:jc w:val="right"/>
              <w:rPr>
                <w:sz w:val="22"/>
              </w:rPr>
            </w:pPr>
            <w:r w:rsidRPr="00A5746B">
              <w:rPr>
                <w:sz w:val="22"/>
              </w:rPr>
              <w:t>2224,67</w:t>
            </w:r>
          </w:p>
        </w:tc>
        <w:tc>
          <w:tcPr>
            <w:tcW w:w="387" w:type="pct"/>
            <w:shd w:val="clear" w:color="auto" w:fill="auto"/>
            <w:noWrap/>
            <w:vAlign w:val="bottom"/>
          </w:tcPr>
          <w:p w:rsidR="00354E62" w:rsidRPr="00A5746B" w:rsidRDefault="00354E62">
            <w:pPr>
              <w:jc w:val="right"/>
              <w:rPr>
                <w:sz w:val="22"/>
              </w:rPr>
            </w:pPr>
            <w:r w:rsidRPr="00A5746B">
              <w:rPr>
                <w:sz w:val="22"/>
              </w:rPr>
              <w:t>2425,18</w:t>
            </w:r>
          </w:p>
        </w:tc>
      </w:tr>
    </w:tbl>
    <w:p w:rsidR="00BE3D06" w:rsidRPr="00A5746B" w:rsidRDefault="00BE3D06" w:rsidP="00BE3D06">
      <w:pPr>
        <w:pStyle w:val="Affb"/>
        <w:ind w:firstLine="0"/>
        <w:rPr>
          <w:sz w:val="22"/>
        </w:rPr>
      </w:pPr>
      <w:r w:rsidRPr="00A5746B">
        <w:rPr>
          <w:sz w:val="22"/>
        </w:rPr>
        <w:lastRenderedPageBreak/>
        <w:t>*- Прогнозирование</w:t>
      </w:r>
      <w:r w:rsidRPr="00A5746B">
        <w:rPr>
          <w:spacing w:val="1"/>
          <w:sz w:val="22"/>
        </w:rPr>
        <w:t xml:space="preserve"> </w:t>
      </w:r>
      <w:r w:rsidRPr="00A5746B">
        <w:rPr>
          <w:sz w:val="22"/>
        </w:rPr>
        <w:t>финансово-хозяйственной</w:t>
      </w:r>
      <w:r w:rsidRPr="00A5746B">
        <w:rPr>
          <w:spacing w:val="1"/>
          <w:sz w:val="22"/>
        </w:rPr>
        <w:t xml:space="preserve"> </w:t>
      </w:r>
      <w:r w:rsidRPr="00A5746B">
        <w:rPr>
          <w:sz w:val="22"/>
        </w:rPr>
        <w:t>деятельности</w:t>
      </w:r>
      <w:r w:rsidRPr="00A5746B">
        <w:rPr>
          <w:spacing w:val="1"/>
          <w:sz w:val="22"/>
        </w:rPr>
        <w:t xml:space="preserve"> </w:t>
      </w:r>
      <w:r w:rsidRPr="00A5746B">
        <w:rPr>
          <w:sz w:val="22"/>
        </w:rPr>
        <w:t>Теплоснабжающей</w:t>
      </w:r>
      <w:r w:rsidRPr="00A5746B">
        <w:rPr>
          <w:spacing w:val="1"/>
          <w:sz w:val="22"/>
        </w:rPr>
        <w:t xml:space="preserve"> </w:t>
      </w:r>
      <w:r w:rsidRPr="00A5746B">
        <w:rPr>
          <w:sz w:val="22"/>
        </w:rPr>
        <w:t>организации</w:t>
      </w:r>
      <w:r w:rsidRPr="00A5746B">
        <w:rPr>
          <w:spacing w:val="1"/>
          <w:sz w:val="22"/>
        </w:rPr>
        <w:t xml:space="preserve"> </w:t>
      </w:r>
      <w:r w:rsidRPr="00A5746B">
        <w:rPr>
          <w:sz w:val="22"/>
        </w:rPr>
        <w:t>проводится на основе фактических</w:t>
      </w:r>
      <w:r w:rsidRPr="00A5746B">
        <w:rPr>
          <w:spacing w:val="1"/>
          <w:sz w:val="22"/>
        </w:rPr>
        <w:t xml:space="preserve"> </w:t>
      </w:r>
      <w:r w:rsidRPr="00A5746B">
        <w:rPr>
          <w:sz w:val="22"/>
        </w:rPr>
        <w:t>показателей</w:t>
      </w:r>
      <w:r w:rsidRPr="00A5746B">
        <w:rPr>
          <w:spacing w:val="1"/>
          <w:sz w:val="22"/>
        </w:rPr>
        <w:t xml:space="preserve"> </w:t>
      </w:r>
      <w:r w:rsidRPr="00A5746B">
        <w:rPr>
          <w:sz w:val="22"/>
        </w:rPr>
        <w:t>финансово-хозяйственной</w:t>
      </w:r>
      <w:r w:rsidRPr="00A5746B">
        <w:rPr>
          <w:spacing w:val="1"/>
          <w:sz w:val="22"/>
        </w:rPr>
        <w:t xml:space="preserve"> </w:t>
      </w:r>
      <w:r w:rsidRPr="00A5746B">
        <w:rPr>
          <w:sz w:val="22"/>
        </w:rPr>
        <w:t>деятельности за базовый период регулирования и утверждённый период регулирования на</w:t>
      </w:r>
      <w:r w:rsidRPr="00A5746B">
        <w:rPr>
          <w:spacing w:val="-57"/>
          <w:sz w:val="22"/>
        </w:rPr>
        <w:t xml:space="preserve"> </w:t>
      </w:r>
      <w:r w:rsidRPr="00A5746B">
        <w:rPr>
          <w:sz w:val="22"/>
        </w:rPr>
        <w:t>момент разработки схемы теплоснабжения. В кач</w:t>
      </w:r>
      <w:r w:rsidRPr="00A5746B">
        <w:rPr>
          <w:sz w:val="22"/>
        </w:rPr>
        <w:t>е</w:t>
      </w:r>
      <w:r w:rsidRPr="00A5746B">
        <w:rPr>
          <w:sz w:val="22"/>
        </w:rPr>
        <w:t>стве исходных данных принимаются с данные портала по</w:t>
      </w:r>
      <w:r w:rsidRPr="00A5746B">
        <w:rPr>
          <w:spacing w:val="1"/>
          <w:sz w:val="22"/>
        </w:rPr>
        <w:t xml:space="preserve"> </w:t>
      </w:r>
      <w:r w:rsidRPr="00A5746B">
        <w:rPr>
          <w:sz w:val="22"/>
        </w:rPr>
        <w:t>раскрытию информации, подлежащих свободному доступу (</w:t>
      </w:r>
      <w:hyperlink r:id="rId73">
        <w:r w:rsidRPr="00A5746B">
          <w:rPr>
            <w:sz w:val="22"/>
            <w:u w:val="single"/>
          </w:rPr>
          <w:t>http://ri.eias.ru</w:t>
        </w:r>
      </w:hyperlink>
      <w:r w:rsidRPr="00A5746B">
        <w:rPr>
          <w:sz w:val="22"/>
        </w:rPr>
        <w:t>) и данные от</w:t>
      </w:r>
      <w:r w:rsidRPr="00A5746B">
        <w:rPr>
          <w:spacing w:val="1"/>
          <w:sz w:val="22"/>
        </w:rPr>
        <w:t xml:space="preserve"> </w:t>
      </w:r>
      <w:r w:rsidRPr="00A5746B">
        <w:rPr>
          <w:sz w:val="22"/>
        </w:rPr>
        <w:t>ТСО.</w:t>
      </w:r>
      <w:r w:rsidRPr="00A5746B">
        <w:rPr>
          <w:spacing w:val="1"/>
          <w:sz w:val="22"/>
        </w:rPr>
        <w:t xml:space="preserve"> </w:t>
      </w:r>
    </w:p>
    <w:p w:rsidR="00BE3D06" w:rsidRPr="00A5746B" w:rsidRDefault="00BE3D06"/>
    <w:p w:rsidR="00B658EB" w:rsidRPr="00A5746B" w:rsidRDefault="00B658EB" w:rsidP="00B658EB">
      <w:pPr>
        <w:pStyle w:val="aff9"/>
        <w:spacing w:line="240" w:lineRule="auto"/>
        <w:rPr>
          <w:rStyle w:val="ed"/>
          <w:szCs w:val="24"/>
        </w:rPr>
      </w:pPr>
      <w:r w:rsidRPr="00A5746B">
        <w:t xml:space="preserve">Таблица </w:t>
      </w:r>
      <w:fldSimple w:instr=" SEQ Таблица \* ARABIC ">
        <w:r w:rsidR="00A5746B" w:rsidRPr="00A5746B">
          <w:rPr>
            <w:noProof/>
          </w:rPr>
          <w:t>68</w:t>
        </w:r>
      </w:fldSimple>
      <w:r w:rsidRPr="00A5746B">
        <w:t xml:space="preserve"> - Тарифно-балансовые модели т</w:t>
      </w:r>
      <w:r w:rsidRPr="00A5746B">
        <w:rPr>
          <w:rStyle w:val="ed"/>
          <w:szCs w:val="24"/>
        </w:rPr>
        <w:t>еплоснабжения потребителей Муниципального округа «Ярский район», в зоне действия ООО «Удмур</w:t>
      </w:r>
      <w:r w:rsidRPr="00A5746B">
        <w:rPr>
          <w:rStyle w:val="ed"/>
          <w:szCs w:val="24"/>
        </w:rPr>
        <w:t>т</w:t>
      </w:r>
      <w:r w:rsidRPr="00A5746B">
        <w:rPr>
          <w:rStyle w:val="ed"/>
          <w:szCs w:val="24"/>
        </w:rPr>
        <w:t>ская теплоснабжающая компания»</w:t>
      </w:r>
    </w:p>
    <w:tbl>
      <w:tblPr>
        <w:tblW w:w="492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5"/>
        <w:gridCol w:w="4803"/>
        <w:gridCol w:w="993"/>
        <w:gridCol w:w="1132"/>
        <w:gridCol w:w="1418"/>
        <w:gridCol w:w="1135"/>
        <w:gridCol w:w="1131"/>
        <w:gridCol w:w="1274"/>
        <w:gridCol w:w="1129"/>
        <w:gridCol w:w="1129"/>
      </w:tblGrid>
      <w:tr w:rsidR="00354E62" w:rsidRPr="00A5746B" w:rsidTr="00354E62">
        <w:trPr>
          <w:cantSplit/>
          <w:tblHeader/>
        </w:trPr>
        <w:tc>
          <w:tcPr>
            <w:tcW w:w="237" w:type="pct"/>
            <w:vAlign w:val="center"/>
          </w:tcPr>
          <w:p w:rsidR="00354E62" w:rsidRPr="00A5746B" w:rsidRDefault="00354E62" w:rsidP="00B658EB">
            <w:pPr>
              <w:jc w:val="center"/>
              <w:rPr>
                <w:rFonts w:eastAsia="Times New Roman"/>
                <w:bCs/>
                <w:sz w:val="20"/>
                <w:szCs w:val="20"/>
                <w:lang w:eastAsia="ru-RU"/>
              </w:rPr>
            </w:pPr>
            <w:r w:rsidRPr="00A5746B">
              <w:rPr>
                <w:rFonts w:eastAsia="Times New Roman"/>
                <w:bCs/>
                <w:sz w:val="20"/>
                <w:szCs w:val="20"/>
                <w:lang w:eastAsia="ru-RU"/>
              </w:rPr>
              <w:t>№ п/п</w:t>
            </w:r>
          </w:p>
        </w:tc>
        <w:tc>
          <w:tcPr>
            <w:tcW w:w="1616" w:type="pct"/>
            <w:shd w:val="clear" w:color="auto" w:fill="auto"/>
            <w:noWrap/>
            <w:vAlign w:val="center"/>
            <w:hideMark/>
          </w:tcPr>
          <w:p w:rsidR="00354E62" w:rsidRPr="00A5746B" w:rsidRDefault="00354E62" w:rsidP="00B658EB">
            <w:pPr>
              <w:jc w:val="center"/>
              <w:rPr>
                <w:rFonts w:eastAsia="Times New Roman"/>
                <w:bCs/>
                <w:sz w:val="20"/>
                <w:szCs w:val="20"/>
                <w:lang w:eastAsia="ru-RU"/>
              </w:rPr>
            </w:pPr>
            <w:r w:rsidRPr="00A5746B">
              <w:rPr>
                <w:rFonts w:eastAsia="Times New Roman"/>
                <w:bCs/>
                <w:sz w:val="20"/>
                <w:szCs w:val="20"/>
                <w:lang w:eastAsia="ru-RU"/>
              </w:rPr>
              <w:t>Наименование</w:t>
            </w:r>
          </w:p>
        </w:tc>
        <w:tc>
          <w:tcPr>
            <w:tcW w:w="334" w:type="pct"/>
            <w:shd w:val="clear" w:color="auto" w:fill="auto"/>
            <w:noWrap/>
            <w:vAlign w:val="center"/>
            <w:hideMark/>
          </w:tcPr>
          <w:p w:rsidR="00354E62" w:rsidRPr="00A5746B" w:rsidRDefault="00354E62" w:rsidP="00B658EB">
            <w:pPr>
              <w:ind w:left="-136" w:right="-184"/>
              <w:jc w:val="center"/>
              <w:rPr>
                <w:rFonts w:eastAsia="Times New Roman"/>
                <w:bCs/>
                <w:sz w:val="20"/>
                <w:szCs w:val="20"/>
                <w:lang w:eastAsia="ru-RU"/>
              </w:rPr>
            </w:pPr>
            <w:r w:rsidRPr="00A5746B">
              <w:rPr>
                <w:rFonts w:eastAsia="Times New Roman"/>
                <w:bCs/>
                <w:sz w:val="20"/>
                <w:szCs w:val="20"/>
                <w:lang w:eastAsia="ru-RU"/>
              </w:rPr>
              <w:t>Ед. измер</w:t>
            </w:r>
            <w:r w:rsidRPr="00A5746B">
              <w:rPr>
                <w:rFonts w:eastAsia="Times New Roman"/>
                <w:bCs/>
                <w:sz w:val="20"/>
                <w:szCs w:val="20"/>
                <w:lang w:eastAsia="ru-RU"/>
              </w:rPr>
              <w:t>е</w:t>
            </w:r>
            <w:r w:rsidRPr="00A5746B">
              <w:rPr>
                <w:rFonts w:eastAsia="Times New Roman"/>
                <w:bCs/>
                <w:sz w:val="20"/>
                <w:szCs w:val="20"/>
                <w:lang w:eastAsia="ru-RU"/>
              </w:rPr>
              <w:t>ния</w:t>
            </w:r>
          </w:p>
        </w:tc>
        <w:tc>
          <w:tcPr>
            <w:tcW w:w="381" w:type="pct"/>
            <w:shd w:val="clear" w:color="auto" w:fill="auto"/>
            <w:noWrap/>
            <w:vAlign w:val="center"/>
          </w:tcPr>
          <w:p w:rsidR="00354E62" w:rsidRPr="00A5746B" w:rsidRDefault="00354E62" w:rsidP="00354E62">
            <w:pPr>
              <w:ind w:left="-63" w:right="-154"/>
              <w:jc w:val="center"/>
              <w:rPr>
                <w:rFonts w:eastAsia="Times New Roman"/>
                <w:sz w:val="20"/>
                <w:szCs w:val="20"/>
                <w:lang w:eastAsia="ru-RU"/>
              </w:rPr>
            </w:pPr>
            <w:r w:rsidRPr="00A5746B">
              <w:rPr>
                <w:rFonts w:eastAsia="Times New Roman"/>
                <w:sz w:val="20"/>
                <w:szCs w:val="20"/>
                <w:lang w:eastAsia="ru-RU"/>
              </w:rPr>
              <w:t>2022</w:t>
            </w:r>
          </w:p>
        </w:tc>
        <w:tc>
          <w:tcPr>
            <w:tcW w:w="477" w:type="pct"/>
            <w:shd w:val="clear" w:color="auto" w:fill="auto"/>
            <w:noWrap/>
            <w:vAlign w:val="center"/>
          </w:tcPr>
          <w:p w:rsidR="00354E62" w:rsidRPr="00A5746B" w:rsidRDefault="00354E62" w:rsidP="00354E62">
            <w:pPr>
              <w:jc w:val="center"/>
              <w:rPr>
                <w:rFonts w:eastAsia="Times New Roman"/>
                <w:sz w:val="22"/>
                <w:lang w:eastAsia="ru-RU"/>
              </w:rPr>
            </w:pPr>
            <w:r w:rsidRPr="00A5746B">
              <w:rPr>
                <w:rFonts w:eastAsia="Times New Roman"/>
                <w:sz w:val="22"/>
                <w:lang w:eastAsia="ru-RU"/>
              </w:rPr>
              <w:t>2023</w:t>
            </w:r>
          </w:p>
        </w:tc>
        <w:tc>
          <w:tcPr>
            <w:tcW w:w="382" w:type="pct"/>
            <w:shd w:val="clear" w:color="auto" w:fill="auto"/>
            <w:noWrap/>
            <w:vAlign w:val="center"/>
          </w:tcPr>
          <w:p w:rsidR="00354E62" w:rsidRPr="00A5746B" w:rsidRDefault="00354E62" w:rsidP="00354E62">
            <w:pPr>
              <w:jc w:val="center"/>
              <w:rPr>
                <w:rFonts w:eastAsia="Times New Roman"/>
                <w:sz w:val="22"/>
                <w:lang w:eastAsia="ru-RU"/>
              </w:rPr>
            </w:pPr>
            <w:r w:rsidRPr="00A5746B">
              <w:rPr>
                <w:rFonts w:eastAsia="Times New Roman"/>
                <w:sz w:val="22"/>
                <w:lang w:eastAsia="ru-RU"/>
              </w:rPr>
              <w:t>2024</w:t>
            </w:r>
          </w:p>
        </w:tc>
        <w:tc>
          <w:tcPr>
            <w:tcW w:w="381" w:type="pct"/>
            <w:shd w:val="clear" w:color="auto" w:fill="auto"/>
            <w:noWrap/>
            <w:vAlign w:val="center"/>
          </w:tcPr>
          <w:p w:rsidR="00354E62" w:rsidRPr="00A5746B" w:rsidRDefault="00354E62" w:rsidP="00354E62">
            <w:pPr>
              <w:jc w:val="center"/>
              <w:rPr>
                <w:rFonts w:eastAsia="Times New Roman"/>
                <w:sz w:val="22"/>
                <w:lang w:eastAsia="ru-RU"/>
              </w:rPr>
            </w:pPr>
            <w:r w:rsidRPr="00A5746B">
              <w:rPr>
                <w:rFonts w:eastAsia="Times New Roman"/>
                <w:sz w:val="22"/>
                <w:lang w:eastAsia="ru-RU"/>
              </w:rPr>
              <w:t>2025</w:t>
            </w:r>
          </w:p>
        </w:tc>
        <w:tc>
          <w:tcPr>
            <w:tcW w:w="429" w:type="pct"/>
            <w:shd w:val="clear" w:color="auto" w:fill="auto"/>
            <w:noWrap/>
            <w:vAlign w:val="center"/>
          </w:tcPr>
          <w:p w:rsidR="00354E62" w:rsidRPr="00A5746B" w:rsidRDefault="00354E62" w:rsidP="00354E62">
            <w:pPr>
              <w:jc w:val="center"/>
              <w:rPr>
                <w:rFonts w:eastAsia="Times New Roman"/>
                <w:sz w:val="22"/>
                <w:lang w:eastAsia="ru-RU"/>
              </w:rPr>
            </w:pPr>
            <w:r w:rsidRPr="00A5746B">
              <w:rPr>
                <w:rFonts w:eastAsia="Times New Roman"/>
                <w:sz w:val="22"/>
                <w:lang w:eastAsia="ru-RU"/>
              </w:rPr>
              <w:t>2026</w:t>
            </w:r>
          </w:p>
        </w:tc>
        <w:tc>
          <w:tcPr>
            <w:tcW w:w="380" w:type="pct"/>
            <w:shd w:val="clear" w:color="auto" w:fill="auto"/>
            <w:noWrap/>
            <w:vAlign w:val="center"/>
          </w:tcPr>
          <w:p w:rsidR="00354E62" w:rsidRPr="00A5746B" w:rsidRDefault="00354E62" w:rsidP="00354E62">
            <w:pPr>
              <w:jc w:val="center"/>
              <w:rPr>
                <w:rFonts w:eastAsia="Times New Roman"/>
                <w:sz w:val="22"/>
                <w:lang w:eastAsia="ru-RU"/>
              </w:rPr>
            </w:pPr>
            <w:r w:rsidRPr="00A5746B">
              <w:rPr>
                <w:rFonts w:eastAsia="Times New Roman"/>
                <w:sz w:val="22"/>
                <w:lang w:eastAsia="ru-RU"/>
              </w:rPr>
              <w:t>2027</w:t>
            </w:r>
          </w:p>
        </w:tc>
        <w:tc>
          <w:tcPr>
            <w:tcW w:w="380" w:type="pct"/>
            <w:shd w:val="clear" w:color="auto" w:fill="auto"/>
            <w:noWrap/>
            <w:vAlign w:val="center"/>
          </w:tcPr>
          <w:p w:rsidR="00354E62" w:rsidRPr="00A5746B" w:rsidRDefault="00354E62" w:rsidP="00354E62">
            <w:pPr>
              <w:jc w:val="center"/>
              <w:rPr>
                <w:rFonts w:eastAsia="Times New Roman"/>
                <w:sz w:val="22"/>
                <w:lang w:eastAsia="ru-RU"/>
              </w:rPr>
            </w:pPr>
            <w:r w:rsidRPr="00A5746B">
              <w:rPr>
                <w:rFonts w:eastAsia="Times New Roman"/>
                <w:sz w:val="22"/>
                <w:lang w:eastAsia="ru-RU"/>
              </w:rPr>
              <w:t>2028-2032</w:t>
            </w:r>
          </w:p>
        </w:tc>
      </w:tr>
      <w:tr w:rsidR="00354E62" w:rsidRPr="00A5746B" w:rsidTr="00354E62">
        <w:trPr>
          <w:cantSplit/>
        </w:trPr>
        <w:tc>
          <w:tcPr>
            <w:tcW w:w="237" w:type="pct"/>
            <w:vAlign w:val="center"/>
          </w:tcPr>
          <w:p w:rsidR="00354E62" w:rsidRPr="00A5746B" w:rsidRDefault="00354E62" w:rsidP="00B658EB">
            <w:pPr>
              <w:jc w:val="center"/>
              <w:rPr>
                <w:rFonts w:eastAsia="Times New Roman"/>
                <w:bCs/>
                <w:sz w:val="20"/>
                <w:szCs w:val="20"/>
                <w:lang w:eastAsia="ru-RU"/>
              </w:rPr>
            </w:pPr>
            <w:r w:rsidRPr="00A5746B">
              <w:rPr>
                <w:rFonts w:eastAsia="Times New Roman"/>
                <w:bCs/>
                <w:sz w:val="20"/>
                <w:szCs w:val="20"/>
                <w:lang w:eastAsia="ru-RU"/>
              </w:rPr>
              <w:t>1</w:t>
            </w:r>
          </w:p>
        </w:tc>
        <w:tc>
          <w:tcPr>
            <w:tcW w:w="1616" w:type="pct"/>
            <w:shd w:val="clear" w:color="auto" w:fill="auto"/>
            <w:noWrap/>
            <w:vAlign w:val="center"/>
            <w:hideMark/>
          </w:tcPr>
          <w:p w:rsidR="00354E62" w:rsidRPr="00A5746B" w:rsidRDefault="00354E62" w:rsidP="00B658EB">
            <w:pPr>
              <w:jc w:val="center"/>
              <w:rPr>
                <w:rFonts w:eastAsia="Times New Roman"/>
                <w:sz w:val="20"/>
                <w:szCs w:val="20"/>
                <w:lang w:eastAsia="ru-RU"/>
              </w:rPr>
            </w:pPr>
            <w:r w:rsidRPr="00A5746B">
              <w:rPr>
                <w:rFonts w:eastAsia="Times New Roman"/>
                <w:sz w:val="20"/>
                <w:szCs w:val="20"/>
                <w:lang w:eastAsia="ru-RU"/>
              </w:rPr>
              <w:t>Производство тепловой энергии</w:t>
            </w:r>
          </w:p>
        </w:tc>
        <w:tc>
          <w:tcPr>
            <w:tcW w:w="334" w:type="pct"/>
            <w:shd w:val="clear" w:color="auto" w:fill="auto"/>
            <w:noWrap/>
            <w:vAlign w:val="center"/>
            <w:hideMark/>
          </w:tcPr>
          <w:p w:rsidR="00354E62" w:rsidRPr="00A5746B" w:rsidRDefault="00354E62" w:rsidP="00B658EB">
            <w:pPr>
              <w:ind w:left="-136" w:right="-184"/>
              <w:jc w:val="center"/>
              <w:rPr>
                <w:rFonts w:eastAsia="Times New Roman"/>
                <w:sz w:val="20"/>
                <w:szCs w:val="20"/>
                <w:lang w:eastAsia="ru-RU"/>
              </w:rPr>
            </w:pPr>
            <w:r w:rsidRPr="00A5746B">
              <w:rPr>
                <w:rFonts w:eastAsia="Times New Roman"/>
                <w:sz w:val="20"/>
                <w:szCs w:val="20"/>
                <w:lang w:eastAsia="ru-RU"/>
              </w:rPr>
              <w:t>Гкал</w:t>
            </w:r>
          </w:p>
        </w:tc>
        <w:tc>
          <w:tcPr>
            <w:tcW w:w="381" w:type="pct"/>
            <w:shd w:val="clear" w:color="auto" w:fill="auto"/>
            <w:noWrap/>
            <w:vAlign w:val="bottom"/>
          </w:tcPr>
          <w:p w:rsidR="00354E62" w:rsidRPr="00A5746B" w:rsidRDefault="00354E62">
            <w:pPr>
              <w:jc w:val="right"/>
              <w:rPr>
                <w:sz w:val="22"/>
              </w:rPr>
            </w:pPr>
            <w:r w:rsidRPr="00A5746B">
              <w:rPr>
                <w:sz w:val="22"/>
              </w:rPr>
              <w:t>1382,8</w:t>
            </w:r>
          </w:p>
        </w:tc>
        <w:tc>
          <w:tcPr>
            <w:tcW w:w="477" w:type="pct"/>
            <w:shd w:val="clear" w:color="auto" w:fill="auto"/>
            <w:noWrap/>
            <w:vAlign w:val="bottom"/>
          </w:tcPr>
          <w:p w:rsidR="00354E62" w:rsidRPr="00A5746B" w:rsidRDefault="00354E62">
            <w:pPr>
              <w:jc w:val="right"/>
              <w:rPr>
                <w:sz w:val="22"/>
              </w:rPr>
            </w:pPr>
            <w:r w:rsidRPr="00A5746B">
              <w:rPr>
                <w:sz w:val="22"/>
              </w:rPr>
              <w:t>1381,7</w:t>
            </w:r>
          </w:p>
        </w:tc>
        <w:tc>
          <w:tcPr>
            <w:tcW w:w="382" w:type="pct"/>
            <w:shd w:val="clear" w:color="auto" w:fill="auto"/>
            <w:noWrap/>
            <w:vAlign w:val="bottom"/>
          </w:tcPr>
          <w:p w:rsidR="00354E62" w:rsidRPr="00A5746B" w:rsidRDefault="00354E62">
            <w:pPr>
              <w:jc w:val="right"/>
              <w:rPr>
                <w:sz w:val="22"/>
              </w:rPr>
            </w:pPr>
            <w:r w:rsidRPr="00A5746B">
              <w:rPr>
                <w:sz w:val="22"/>
              </w:rPr>
              <w:t>1380,6</w:t>
            </w:r>
          </w:p>
        </w:tc>
        <w:tc>
          <w:tcPr>
            <w:tcW w:w="381" w:type="pct"/>
            <w:shd w:val="clear" w:color="auto" w:fill="auto"/>
            <w:noWrap/>
            <w:vAlign w:val="bottom"/>
          </w:tcPr>
          <w:p w:rsidR="00354E62" w:rsidRPr="00A5746B" w:rsidRDefault="00354E62">
            <w:pPr>
              <w:jc w:val="right"/>
              <w:rPr>
                <w:sz w:val="22"/>
              </w:rPr>
            </w:pPr>
            <w:r w:rsidRPr="00A5746B">
              <w:rPr>
                <w:sz w:val="22"/>
              </w:rPr>
              <w:t>1379,5</w:t>
            </w:r>
          </w:p>
        </w:tc>
        <w:tc>
          <w:tcPr>
            <w:tcW w:w="429" w:type="pct"/>
            <w:shd w:val="clear" w:color="auto" w:fill="auto"/>
            <w:noWrap/>
            <w:vAlign w:val="bottom"/>
          </w:tcPr>
          <w:p w:rsidR="00354E62" w:rsidRPr="00A5746B" w:rsidRDefault="00354E62">
            <w:pPr>
              <w:jc w:val="right"/>
              <w:rPr>
                <w:sz w:val="22"/>
              </w:rPr>
            </w:pPr>
            <w:r w:rsidRPr="00A5746B">
              <w:rPr>
                <w:sz w:val="22"/>
              </w:rPr>
              <w:t>1378,4</w:t>
            </w:r>
          </w:p>
        </w:tc>
        <w:tc>
          <w:tcPr>
            <w:tcW w:w="380" w:type="pct"/>
            <w:shd w:val="clear" w:color="auto" w:fill="auto"/>
            <w:noWrap/>
            <w:vAlign w:val="bottom"/>
          </w:tcPr>
          <w:p w:rsidR="00354E62" w:rsidRPr="00A5746B" w:rsidRDefault="00354E62">
            <w:pPr>
              <w:jc w:val="right"/>
              <w:rPr>
                <w:sz w:val="22"/>
              </w:rPr>
            </w:pPr>
            <w:r w:rsidRPr="00A5746B">
              <w:rPr>
                <w:sz w:val="22"/>
              </w:rPr>
              <w:t>1377,4</w:t>
            </w:r>
          </w:p>
        </w:tc>
        <w:tc>
          <w:tcPr>
            <w:tcW w:w="380" w:type="pct"/>
            <w:shd w:val="clear" w:color="auto" w:fill="auto"/>
            <w:noWrap/>
            <w:vAlign w:val="bottom"/>
          </w:tcPr>
          <w:p w:rsidR="00354E62" w:rsidRPr="00A5746B" w:rsidRDefault="00354E62">
            <w:pPr>
              <w:jc w:val="right"/>
              <w:rPr>
                <w:sz w:val="22"/>
              </w:rPr>
            </w:pPr>
            <w:r w:rsidRPr="00A5746B">
              <w:rPr>
                <w:sz w:val="22"/>
              </w:rPr>
              <w:t>1377,4</w:t>
            </w:r>
          </w:p>
        </w:tc>
      </w:tr>
      <w:tr w:rsidR="00354E62" w:rsidRPr="00A5746B" w:rsidTr="00354E62">
        <w:trPr>
          <w:cantSplit/>
        </w:trPr>
        <w:tc>
          <w:tcPr>
            <w:tcW w:w="237" w:type="pct"/>
            <w:vAlign w:val="center"/>
          </w:tcPr>
          <w:p w:rsidR="00354E62" w:rsidRPr="00A5746B" w:rsidRDefault="00354E62" w:rsidP="00B658EB">
            <w:pPr>
              <w:jc w:val="center"/>
              <w:rPr>
                <w:rFonts w:eastAsia="Times New Roman"/>
                <w:bCs/>
                <w:sz w:val="20"/>
                <w:szCs w:val="20"/>
                <w:lang w:eastAsia="ru-RU"/>
              </w:rPr>
            </w:pPr>
            <w:r w:rsidRPr="00A5746B">
              <w:rPr>
                <w:rFonts w:eastAsia="Times New Roman"/>
                <w:bCs/>
                <w:sz w:val="20"/>
                <w:szCs w:val="20"/>
                <w:lang w:eastAsia="ru-RU"/>
              </w:rPr>
              <w:t>2</w:t>
            </w:r>
          </w:p>
        </w:tc>
        <w:tc>
          <w:tcPr>
            <w:tcW w:w="1616" w:type="pct"/>
            <w:shd w:val="clear" w:color="auto" w:fill="auto"/>
            <w:noWrap/>
            <w:vAlign w:val="center"/>
            <w:hideMark/>
          </w:tcPr>
          <w:p w:rsidR="00354E62" w:rsidRPr="00A5746B" w:rsidRDefault="00354E62" w:rsidP="00B658EB">
            <w:pPr>
              <w:jc w:val="center"/>
              <w:rPr>
                <w:rFonts w:eastAsia="Times New Roman"/>
                <w:sz w:val="20"/>
                <w:szCs w:val="20"/>
                <w:lang w:eastAsia="ru-RU"/>
              </w:rPr>
            </w:pPr>
            <w:r w:rsidRPr="00A5746B">
              <w:rPr>
                <w:rFonts w:eastAsia="Times New Roman"/>
                <w:sz w:val="20"/>
                <w:szCs w:val="20"/>
                <w:lang w:eastAsia="ru-RU"/>
              </w:rPr>
              <w:t>Собственные нужды</w:t>
            </w:r>
          </w:p>
        </w:tc>
        <w:tc>
          <w:tcPr>
            <w:tcW w:w="334" w:type="pct"/>
            <w:shd w:val="clear" w:color="auto" w:fill="auto"/>
            <w:noWrap/>
            <w:vAlign w:val="center"/>
            <w:hideMark/>
          </w:tcPr>
          <w:p w:rsidR="00354E62" w:rsidRPr="00A5746B" w:rsidRDefault="00354E62" w:rsidP="00B658EB">
            <w:pPr>
              <w:ind w:left="-136" w:right="-184"/>
              <w:jc w:val="center"/>
              <w:rPr>
                <w:rFonts w:eastAsia="Times New Roman"/>
                <w:sz w:val="20"/>
                <w:szCs w:val="20"/>
                <w:lang w:eastAsia="ru-RU"/>
              </w:rPr>
            </w:pPr>
            <w:r w:rsidRPr="00A5746B">
              <w:rPr>
                <w:rFonts w:eastAsia="Times New Roman"/>
                <w:sz w:val="20"/>
                <w:szCs w:val="20"/>
                <w:lang w:eastAsia="ru-RU"/>
              </w:rPr>
              <w:t>Гкал</w:t>
            </w:r>
          </w:p>
        </w:tc>
        <w:tc>
          <w:tcPr>
            <w:tcW w:w="381" w:type="pct"/>
            <w:shd w:val="clear" w:color="auto" w:fill="auto"/>
            <w:noWrap/>
            <w:vAlign w:val="bottom"/>
          </w:tcPr>
          <w:p w:rsidR="00354E62" w:rsidRPr="00A5746B" w:rsidRDefault="00354E62">
            <w:pPr>
              <w:jc w:val="right"/>
              <w:rPr>
                <w:sz w:val="22"/>
              </w:rPr>
            </w:pPr>
            <w:r w:rsidRPr="00A5746B">
              <w:rPr>
                <w:sz w:val="22"/>
              </w:rPr>
              <w:t>72,0</w:t>
            </w:r>
          </w:p>
        </w:tc>
        <w:tc>
          <w:tcPr>
            <w:tcW w:w="477" w:type="pct"/>
            <w:shd w:val="clear" w:color="auto" w:fill="auto"/>
            <w:noWrap/>
            <w:vAlign w:val="bottom"/>
          </w:tcPr>
          <w:p w:rsidR="00354E62" w:rsidRPr="00A5746B" w:rsidRDefault="00354E62">
            <w:pPr>
              <w:jc w:val="right"/>
              <w:rPr>
                <w:sz w:val="22"/>
              </w:rPr>
            </w:pPr>
            <w:r w:rsidRPr="00A5746B">
              <w:rPr>
                <w:sz w:val="22"/>
              </w:rPr>
              <w:t>72,0</w:t>
            </w:r>
          </w:p>
        </w:tc>
        <w:tc>
          <w:tcPr>
            <w:tcW w:w="382" w:type="pct"/>
            <w:shd w:val="clear" w:color="auto" w:fill="auto"/>
            <w:noWrap/>
            <w:vAlign w:val="bottom"/>
          </w:tcPr>
          <w:p w:rsidR="00354E62" w:rsidRPr="00A5746B" w:rsidRDefault="00354E62">
            <w:pPr>
              <w:jc w:val="right"/>
              <w:rPr>
                <w:sz w:val="22"/>
              </w:rPr>
            </w:pPr>
            <w:r w:rsidRPr="00A5746B">
              <w:rPr>
                <w:sz w:val="22"/>
              </w:rPr>
              <w:t>72,0</w:t>
            </w:r>
          </w:p>
        </w:tc>
        <w:tc>
          <w:tcPr>
            <w:tcW w:w="381" w:type="pct"/>
            <w:shd w:val="clear" w:color="auto" w:fill="auto"/>
            <w:noWrap/>
            <w:vAlign w:val="bottom"/>
          </w:tcPr>
          <w:p w:rsidR="00354E62" w:rsidRPr="00A5746B" w:rsidRDefault="00354E62">
            <w:pPr>
              <w:jc w:val="right"/>
              <w:rPr>
                <w:sz w:val="22"/>
              </w:rPr>
            </w:pPr>
            <w:r w:rsidRPr="00A5746B">
              <w:rPr>
                <w:sz w:val="22"/>
              </w:rPr>
              <w:t>72,0</w:t>
            </w:r>
          </w:p>
        </w:tc>
        <w:tc>
          <w:tcPr>
            <w:tcW w:w="429" w:type="pct"/>
            <w:shd w:val="clear" w:color="auto" w:fill="auto"/>
            <w:noWrap/>
            <w:vAlign w:val="bottom"/>
          </w:tcPr>
          <w:p w:rsidR="00354E62" w:rsidRPr="00A5746B" w:rsidRDefault="00354E62">
            <w:pPr>
              <w:jc w:val="right"/>
              <w:rPr>
                <w:sz w:val="22"/>
              </w:rPr>
            </w:pPr>
            <w:r w:rsidRPr="00A5746B">
              <w:rPr>
                <w:sz w:val="22"/>
              </w:rPr>
              <w:t>72,0</w:t>
            </w:r>
          </w:p>
        </w:tc>
        <w:tc>
          <w:tcPr>
            <w:tcW w:w="380" w:type="pct"/>
            <w:shd w:val="clear" w:color="auto" w:fill="auto"/>
            <w:noWrap/>
            <w:vAlign w:val="bottom"/>
          </w:tcPr>
          <w:p w:rsidR="00354E62" w:rsidRPr="00A5746B" w:rsidRDefault="00354E62">
            <w:pPr>
              <w:jc w:val="right"/>
              <w:rPr>
                <w:sz w:val="22"/>
              </w:rPr>
            </w:pPr>
            <w:r w:rsidRPr="00A5746B">
              <w:rPr>
                <w:sz w:val="22"/>
              </w:rPr>
              <w:t>72,0</w:t>
            </w:r>
          </w:p>
        </w:tc>
        <w:tc>
          <w:tcPr>
            <w:tcW w:w="380" w:type="pct"/>
            <w:shd w:val="clear" w:color="auto" w:fill="auto"/>
            <w:noWrap/>
            <w:vAlign w:val="bottom"/>
          </w:tcPr>
          <w:p w:rsidR="00354E62" w:rsidRPr="00A5746B" w:rsidRDefault="00354E62">
            <w:pPr>
              <w:jc w:val="right"/>
              <w:rPr>
                <w:sz w:val="22"/>
              </w:rPr>
            </w:pPr>
            <w:r w:rsidRPr="00A5746B">
              <w:rPr>
                <w:sz w:val="22"/>
              </w:rPr>
              <w:t>72,0</w:t>
            </w:r>
          </w:p>
        </w:tc>
      </w:tr>
      <w:tr w:rsidR="00354E62" w:rsidRPr="00A5746B" w:rsidTr="00354E62">
        <w:trPr>
          <w:cantSplit/>
        </w:trPr>
        <w:tc>
          <w:tcPr>
            <w:tcW w:w="237" w:type="pct"/>
            <w:vAlign w:val="center"/>
          </w:tcPr>
          <w:p w:rsidR="00354E62" w:rsidRPr="00A5746B" w:rsidRDefault="00354E62" w:rsidP="00B658EB">
            <w:pPr>
              <w:jc w:val="center"/>
              <w:rPr>
                <w:rFonts w:eastAsia="Times New Roman"/>
                <w:bCs/>
                <w:sz w:val="20"/>
                <w:szCs w:val="20"/>
                <w:lang w:eastAsia="ru-RU"/>
              </w:rPr>
            </w:pPr>
            <w:r w:rsidRPr="00A5746B">
              <w:rPr>
                <w:rFonts w:eastAsia="Times New Roman"/>
                <w:bCs/>
                <w:sz w:val="20"/>
                <w:szCs w:val="20"/>
                <w:lang w:eastAsia="ru-RU"/>
              </w:rPr>
              <w:t>3</w:t>
            </w:r>
          </w:p>
        </w:tc>
        <w:tc>
          <w:tcPr>
            <w:tcW w:w="1616" w:type="pct"/>
            <w:shd w:val="clear" w:color="auto" w:fill="auto"/>
            <w:noWrap/>
            <w:vAlign w:val="center"/>
            <w:hideMark/>
          </w:tcPr>
          <w:p w:rsidR="00354E62" w:rsidRPr="00A5746B" w:rsidRDefault="00354E62" w:rsidP="00B658EB">
            <w:pPr>
              <w:jc w:val="center"/>
              <w:rPr>
                <w:rFonts w:eastAsia="Times New Roman"/>
                <w:sz w:val="20"/>
                <w:szCs w:val="20"/>
                <w:lang w:eastAsia="ru-RU"/>
              </w:rPr>
            </w:pPr>
            <w:r w:rsidRPr="00A5746B">
              <w:rPr>
                <w:rFonts w:eastAsia="Times New Roman"/>
                <w:sz w:val="20"/>
                <w:szCs w:val="20"/>
                <w:lang w:eastAsia="ru-RU"/>
              </w:rPr>
              <w:t>Потери в тепловой сети</w:t>
            </w:r>
          </w:p>
        </w:tc>
        <w:tc>
          <w:tcPr>
            <w:tcW w:w="334" w:type="pct"/>
            <w:shd w:val="clear" w:color="auto" w:fill="auto"/>
            <w:noWrap/>
            <w:vAlign w:val="center"/>
            <w:hideMark/>
          </w:tcPr>
          <w:p w:rsidR="00354E62" w:rsidRPr="00A5746B" w:rsidRDefault="00354E62" w:rsidP="00B658EB">
            <w:pPr>
              <w:ind w:left="-136" w:right="-184"/>
              <w:jc w:val="center"/>
              <w:rPr>
                <w:rFonts w:eastAsia="Times New Roman"/>
                <w:sz w:val="20"/>
                <w:szCs w:val="20"/>
                <w:lang w:eastAsia="ru-RU"/>
              </w:rPr>
            </w:pPr>
            <w:r w:rsidRPr="00A5746B">
              <w:rPr>
                <w:rFonts w:eastAsia="Times New Roman"/>
                <w:sz w:val="20"/>
                <w:szCs w:val="20"/>
                <w:lang w:eastAsia="ru-RU"/>
              </w:rPr>
              <w:t>Гкал</w:t>
            </w:r>
          </w:p>
        </w:tc>
        <w:tc>
          <w:tcPr>
            <w:tcW w:w="381" w:type="pct"/>
            <w:shd w:val="clear" w:color="auto" w:fill="auto"/>
            <w:noWrap/>
            <w:vAlign w:val="bottom"/>
          </w:tcPr>
          <w:p w:rsidR="00354E62" w:rsidRPr="00A5746B" w:rsidRDefault="00354E62">
            <w:pPr>
              <w:jc w:val="right"/>
              <w:rPr>
                <w:sz w:val="22"/>
              </w:rPr>
            </w:pPr>
            <w:r w:rsidRPr="00A5746B">
              <w:rPr>
                <w:sz w:val="22"/>
              </w:rPr>
              <w:t>217,0</w:t>
            </w:r>
          </w:p>
        </w:tc>
        <w:tc>
          <w:tcPr>
            <w:tcW w:w="477" w:type="pct"/>
            <w:shd w:val="clear" w:color="auto" w:fill="auto"/>
            <w:noWrap/>
            <w:vAlign w:val="bottom"/>
          </w:tcPr>
          <w:p w:rsidR="00354E62" w:rsidRPr="00A5746B" w:rsidRDefault="00354E62">
            <w:pPr>
              <w:jc w:val="right"/>
              <w:rPr>
                <w:sz w:val="22"/>
              </w:rPr>
            </w:pPr>
            <w:r w:rsidRPr="00A5746B">
              <w:rPr>
                <w:sz w:val="22"/>
              </w:rPr>
              <w:t>216,0</w:t>
            </w:r>
          </w:p>
        </w:tc>
        <w:tc>
          <w:tcPr>
            <w:tcW w:w="382" w:type="pct"/>
            <w:shd w:val="clear" w:color="auto" w:fill="auto"/>
            <w:noWrap/>
            <w:vAlign w:val="bottom"/>
          </w:tcPr>
          <w:p w:rsidR="00354E62" w:rsidRPr="00A5746B" w:rsidRDefault="00354E62">
            <w:pPr>
              <w:jc w:val="right"/>
              <w:rPr>
                <w:sz w:val="22"/>
              </w:rPr>
            </w:pPr>
            <w:r w:rsidRPr="00A5746B">
              <w:rPr>
                <w:sz w:val="22"/>
              </w:rPr>
              <w:t>214,9</w:t>
            </w:r>
          </w:p>
        </w:tc>
        <w:tc>
          <w:tcPr>
            <w:tcW w:w="381" w:type="pct"/>
            <w:shd w:val="clear" w:color="auto" w:fill="auto"/>
            <w:noWrap/>
            <w:vAlign w:val="bottom"/>
          </w:tcPr>
          <w:p w:rsidR="00354E62" w:rsidRPr="00A5746B" w:rsidRDefault="00354E62">
            <w:pPr>
              <w:jc w:val="right"/>
              <w:rPr>
                <w:sz w:val="22"/>
              </w:rPr>
            </w:pPr>
            <w:r w:rsidRPr="00A5746B">
              <w:rPr>
                <w:sz w:val="22"/>
              </w:rPr>
              <w:t>213,8</w:t>
            </w:r>
          </w:p>
        </w:tc>
        <w:tc>
          <w:tcPr>
            <w:tcW w:w="429" w:type="pct"/>
            <w:shd w:val="clear" w:color="auto" w:fill="auto"/>
            <w:noWrap/>
            <w:vAlign w:val="bottom"/>
          </w:tcPr>
          <w:p w:rsidR="00354E62" w:rsidRPr="00A5746B" w:rsidRDefault="00354E62">
            <w:pPr>
              <w:jc w:val="right"/>
              <w:rPr>
                <w:sz w:val="22"/>
              </w:rPr>
            </w:pPr>
            <w:r w:rsidRPr="00A5746B">
              <w:rPr>
                <w:sz w:val="22"/>
              </w:rPr>
              <w:t>212,7</w:t>
            </w:r>
          </w:p>
        </w:tc>
        <w:tc>
          <w:tcPr>
            <w:tcW w:w="380" w:type="pct"/>
            <w:shd w:val="clear" w:color="auto" w:fill="auto"/>
            <w:noWrap/>
            <w:vAlign w:val="bottom"/>
          </w:tcPr>
          <w:p w:rsidR="00354E62" w:rsidRPr="00A5746B" w:rsidRDefault="00354E62">
            <w:pPr>
              <w:jc w:val="right"/>
              <w:rPr>
                <w:sz w:val="22"/>
              </w:rPr>
            </w:pPr>
            <w:r w:rsidRPr="00A5746B">
              <w:rPr>
                <w:sz w:val="22"/>
              </w:rPr>
              <w:t>211,7</w:t>
            </w:r>
          </w:p>
        </w:tc>
        <w:tc>
          <w:tcPr>
            <w:tcW w:w="380" w:type="pct"/>
            <w:shd w:val="clear" w:color="auto" w:fill="auto"/>
            <w:noWrap/>
            <w:vAlign w:val="bottom"/>
          </w:tcPr>
          <w:p w:rsidR="00354E62" w:rsidRPr="00A5746B" w:rsidRDefault="00354E62">
            <w:pPr>
              <w:jc w:val="right"/>
              <w:rPr>
                <w:sz w:val="22"/>
              </w:rPr>
            </w:pPr>
            <w:r w:rsidRPr="00A5746B">
              <w:rPr>
                <w:sz w:val="22"/>
              </w:rPr>
              <w:t>211,7</w:t>
            </w:r>
          </w:p>
        </w:tc>
      </w:tr>
      <w:tr w:rsidR="00354E62" w:rsidRPr="00A5746B" w:rsidTr="00354E62">
        <w:trPr>
          <w:cantSplit/>
        </w:trPr>
        <w:tc>
          <w:tcPr>
            <w:tcW w:w="237" w:type="pct"/>
            <w:vAlign w:val="center"/>
          </w:tcPr>
          <w:p w:rsidR="00354E62" w:rsidRPr="00A5746B" w:rsidRDefault="00354E62" w:rsidP="00B658EB">
            <w:pPr>
              <w:jc w:val="center"/>
              <w:rPr>
                <w:rFonts w:eastAsia="Times New Roman"/>
                <w:bCs/>
                <w:sz w:val="20"/>
                <w:szCs w:val="20"/>
                <w:lang w:eastAsia="ru-RU"/>
              </w:rPr>
            </w:pPr>
            <w:r w:rsidRPr="00A5746B">
              <w:rPr>
                <w:rFonts w:eastAsia="Times New Roman"/>
                <w:bCs/>
                <w:sz w:val="20"/>
                <w:szCs w:val="20"/>
                <w:lang w:eastAsia="ru-RU"/>
              </w:rPr>
              <w:t>4</w:t>
            </w:r>
          </w:p>
        </w:tc>
        <w:tc>
          <w:tcPr>
            <w:tcW w:w="1616" w:type="pct"/>
            <w:shd w:val="clear" w:color="auto" w:fill="auto"/>
            <w:noWrap/>
            <w:vAlign w:val="center"/>
            <w:hideMark/>
          </w:tcPr>
          <w:p w:rsidR="00354E62" w:rsidRPr="00A5746B" w:rsidRDefault="00354E62" w:rsidP="00B658EB">
            <w:pPr>
              <w:jc w:val="center"/>
              <w:rPr>
                <w:rFonts w:eastAsia="Times New Roman"/>
                <w:sz w:val="20"/>
                <w:szCs w:val="20"/>
                <w:lang w:eastAsia="ru-RU"/>
              </w:rPr>
            </w:pPr>
            <w:r w:rsidRPr="00A5746B">
              <w:rPr>
                <w:rFonts w:eastAsia="Times New Roman"/>
                <w:sz w:val="20"/>
                <w:szCs w:val="20"/>
                <w:lang w:eastAsia="ru-RU"/>
              </w:rPr>
              <w:t>Полезный отпуск</w:t>
            </w:r>
          </w:p>
        </w:tc>
        <w:tc>
          <w:tcPr>
            <w:tcW w:w="334" w:type="pct"/>
            <w:shd w:val="clear" w:color="auto" w:fill="auto"/>
            <w:noWrap/>
            <w:vAlign w:val="center"/>
            <w:hideMark/>
          </w:tcPr>
          <w:p w:rsidR="00354E62" w:rsidRPr="00A5746B" w:rsidRDefault="00354E62" w:rsidP="00B658EB">
            <w:pPr>
              <w:ind w:left="-136" w:right="-184"/>
              <w:jc w:val="center"/>
              <w:rPr>
                <w:rFonts w:eastAsia="Times New Roman"/>
                <w:sz w:val="20"/>
                <w:szCs w:val="20"/>
                <w:lang w:eastAsia="ru-RU"/>
              </w:rPr>
            </w:pPr>
            <w:r w:rsidRPr="00A5746B">
              <w:rPr>
                <w:rFonts w:eastAsia="Times New Roman"/>
                <w:sz w:val="20"/>
                <w:szCs w:val="20"/>
                <w:lang w:eastAsia="ru-RU"/>
              </w:rPr>
              <w:t>Гкал</w:t>
            </w:r>
          </w:p>
        </w:tc>
        <w:tc>
          <w:tcPr>
            <w:tcW w:w="381" w:type="pct"/>
            <w:shd w:val="clear" w:color="auto" w:fill="auto"/>
            <w:noWrap/>
            <w:vAlign w:val="bottom"/>
          </w:tcPr>
          <w:p w:rsidR="00354E62" w:rsidRPr="00A5746B" w:rsidRDefault="00354E62">
            <w:pPr>
              <w:jc w:val="right"/>
              <w:rPr>
                <w:sz w:val="22"/>
              </w:rPr>
            </w:pPr>
            <w:r w:rsidRPr="00A5746B">
              <w:rPr>
                <w:sz w:val="22"/>
              </w:rPr>
              <w:t>1093,7</w:t>
            </w:r>
          </w:p>
        </w:tc>
        <w:tc>
          <w:tcPr>
            <w:tcW w:w="477" w:type="pct"/>
            <w:shd w:val="clear" w:color="auto" w:fill="auto"/>
            <w:noWrap/>
            <w:vAlign w:val="bottom"/>
          </w:tcPr>
          <w:p w:rsidR="00354E62" w:rsidRPr="00A5746B" w:rsidRDefault="00354E62">
            <w:pPr>
              <w:jc w:val="right"/>
              <w:rPr>
                <w:sz w:val="22"/>
              </w:rPr>
            </w:pPr>
            <w:r w:rsidRPr="00A5746B">
              <w:rPr>
                <w:sz w:val="22"/>
              </w:rPr>
              <w:t>1093,7</w:t>
            </w:r>
          </w:p>
        </w:tc>
        <w:tc>
          <w:tcPr>
            <w:tcW w:w="382" w:type="pct"/>
            <w:shd w:val="clear" w:color="auto" w:fill="auto"/>
            <w:noWrap/>
            <w:vAlign w:val="bottom"/>
          </w:tcPr>
          <w:p w:rsidR="00354E62" w:rsidRPr="00A5746B" w:rsidRDefault="00354E62">
            <w:pPr>
              <w:jc w:val="right"/>
              <w:rPr>
                <w:sz w:val="22"/>
              </w:rPr>
            </w:pPr>
            <w:r w:rsidRPr="00A5746B">
              <w:rPr>
                <w:sz w:val="22"/>
              </w:rPr>
              <w:t>1093,7</w:t>
            </w:r>
          </w:p>
        </w:tc>
        <w:tc>
          <w:tcPr>
            <w:tcW w:w="381" w:type="pct"/>
            <w:shd w:val="clear" w:color="auto" w:fill="auto"/>
            <w:noWrap/>
            <w:vAlign w:val="bottom"/>
          </w:tcPr>
          <w:p w:rsidR="00354E62" w:rsidRPr="00A5746B" w:rsidRDefault="00354E62">
            <w:pPr>
              <w:jc w:val="right"/>
              <w:rPr>
                <w:sz w:val="22"/>
              </w:rPr>
            </w:pPr>
            <w:r w:rsidRPr="00A5746B">
              <w:rPr>
                <w:sz w:val="22"/>
              </w:rPr>
              <w:t>1093,7</w:t>
            </w:r>
          </w:p>
        </w:tc>
        <w:tc>
          <w:tcPr>
            <w:tcW w:w="429" w:type="pct"/>
            <w:shd w:val="clear" w:color="auto" w:fill="auto"/>
            <w:noWrap/>
            <w:vAlign w:val="bottom"/>
          </w:tcPr>
          <w:p w:rsidR="00354E62" w:rsidRPr="00A5746B" w:rsidRDefault="00354E62">
            <w:pPr>
              <w:jc w:val="right"/>
              <w:rPr>
                <w:sz w:val="22"/>
              </w:rPr>
            </w:pPr>
            <w:r w:rsidRPr="00A5746B">
              <w:rPr>
                <w:sz w:val="22"/>
              </w:rPr>
              <w:t>1093,7</w:t>
            </w:r>
          </w:p>
        </w:tc>
        <w:tc>
          <w:tcPr>
            <w:tcW w:w="380" w:type="pct"/>
            <w:shd w:val="clear" w:color="auto" w:fill="auto"/>
            <w:noWrap/>
            <w:vAlign w:val="bottom"/>
          </w:tcPr>
          <w:p w:rsidR="00354E62" w:rsidRPr="00A5746B" w:rsidRDefault="00354E62">
            <w:pPr>
              <w:jc w:val="right"/>
              <w:rPr>
                <w:sz w:val="22"/>
              </w:rPr>
            </w:pPr>
            <w:r w:rsidRPr="00A5746B">
              <w:rPr>
                <w:sz w:val="22"/>
              </w:rPr>
              <w:t>1093,7</w:t>
            </w:r>
          </w:p>
        </w:tc>
        <w:tc>
          <w:tcPr>
            <w:tcW w:w="380" w:type="pct"/>
            <w:shd w:val="clear" w:color="auto" w:fill="auto"/>
            <w:noWrap/>
            <w:vAlign w:val="bottom"/>
          </w:tcPr>
          <w:p w:rsidR="00354E62" w:rsidRPr="00A5746B" w:rsidRDefault="00354E62">
            <w:pPr>
              <w:jc w:val="right"/>
              <w:rPr>
                <w:sz w:val="22"/>
              </w:rPr>
            </w:pPr>
            <w:r w:rsidRPr="00A5746B">
              <w:rPr>
                <w:sz w:val="22"/>
              </w:rPr>
              <w:t>1093,7</w:t>
            </w:r>
          </w:p>
        </w:tc>
      </w:tr>
      <w:tr w:rsidR="00354E62" w:rsidRPr="00A5746B" w:rsidTr="00354E62">
        <w:trPr>
          <w:cantSplit/>
        </w:trPr>
        <w:tc>
          <w:tcPr>
            <w:tcW w:w="237" w:type="pct"/>
            <w:vAlign w:val="center"/>
          </w:tcPr>
          <w:p w:rsidR="00354E62" w:rsidRPr="00A5746B" w:rsidRDefault="00354E62" w:rsidP="00B658EB">
            <w:pPr>
              <w:jc w:val="center"/>
              <w:rPr>
                <w:rFonts w:eastAsia="Times New Roman"/>
                <w:bCs/>
                <w:sz w:val="20"/>
                <w:szCs w:val="20"/>
                <w:lang w:eastAsia="ru-RU"/>
              </w:rPr>
            </w:pPr>
            <w:r w:rsidRPr="00A5746B">
              <w:rPr>
                <w:rFonts w:eastAsia="Times New Roman"/>
                <w:bCs/>
                <w:sz w:val="20"/>
                <w:szCs w:val="20"/>
                <w:lang w:eastAsia="ru-RU"/>
              </w:rPr>
              <w:t>5</w:t>
            </w:r>
          </w:p>
        </w:tc>
        <w:tc>
          <w:tcPr>
            <w:tcW w:w="1616" w:type="pct"/>
            <w:shd w:val="clear" w:color="auto" w:fill="auto"/>
            <w:noWrap/>
            <w:vAlign w:val="bottom"/>
            <w:hideMark/>
          </w:tcPr>
          <w:p w:rsidR="00354E62" w:rsidRPr="00A5746B" w:rsidRDefault="00354E62" w:rsidP="00B658EB">
            <w:pPr>
              <w:rPr>
                <w:sz w:val="20"/>
                <w:szCs w:val="20"/>
              </w:rPr>
            </w:pPr>
            <w:r w:rsidRPr="00A5746B">
              <w:rPr>
                <w:sz w:val="20"/>
                <w:szCs w:val="20"/>
              </w:rPr>
              <w:t>Себестоимость производимых товаров (оказываемых услуг) по регулируемому виду деятельности, в том числе</w:t>
            </w:r>
          </w:p>
        </w:tc>
        <w:tc>
          <w:tcPr>
            <w:tcW w:w="334" w:type="pct"/>
            <w:shd w:val="clear" w:color="auto" w:fill="auto"/>
            <w:noWrap/>
            <w:vAlign w:val="center"/>
            <w:hideMark/>
          </w:tcPr>
          <w:p w:rsidR="00354E62" w:rsidRPr="00A5746B" w:rsidRDefault="00354E62" w:rsidP="00B658EB">
            <w:pPr>
              <w:ind w:left="-136" w:right="-184"/>
              <w:jc w:val="center"/>
              <w:rPr>
                <w:rFonts w:eastAsia="Times New Roman"/>
                <w:sz w:val="20"/>
                <w:szCs w:val="20"/>
                <w:lang w:eastAsia="ru-RU"/>
              </w:rPr>
            </w:pPr>
            <w:r w:rsidRPr="00A5746B">
              <w:rPr>
                <w:rFonts w:eastAsia="Times New Roman"/>
                <w:sz w:val="20"/>
                <w:szCs w:val="20"/>
                <w:lang w:eastAsia="ru-RU"/>
              </w:rPr>
              <w:t>тыс.руб.</w:t>
            </w:r>
          </w:p>
        </w:tc>
        <w:tc>
          <w:tcPr>
            <w:tcW w:w="381" w:type="pct"/>
            <w:shd w:val="clear" w:color="auto" w:fill="auto"/>
            <w:noWrap/>
            <w:vAlign w:val="bottom"/>
          </w:tcPr>
          <w:p w:rsidR="00354E62" w:rsidRPr="00A5746B" w:rsidRDefault="00354E62">
            <w:pPr>
              <w:jc w:val="right"/>
              <w:rPr>
                <w:sz w:val="22"/>
              </w:rPr>
            </w:pPr>
            <w:r w:rsidRPr="00A5746B">
              <w:rPr>
                <w:sz w:val="22"/>
              </w:rPr>
              <w:t>12787,88</w:t>
            </w:r>
          </w:p>
        </w:tc>
        <w:tc>
          <w:tcPr>
            <w:tcW w:w="477" w:type="pct"/>
            <w:shd w:val="clear" w:color="auto" w:fill="auto"/>
            <w:noWrap/>
            <w:vAlign w:val="bottom"/>
          </w:tcPr>
          <w:p w:rsidR="00354E62" w:rsidRPr="00A5746B" w:rsidRDefault="00354E62">
            <w:pPr>
              <w:jc w:val="right"/>
              <w:rPr>
                <w:sz w:val="22"/>
              </w:rPr>
            </w:pPr>
            <w:r w:rsidRPr="00A5746B">
              <w:rPr>
                <w:sz w:val="22"/>
              </w:rPr>
              <w:t>12266,28</w:t>
            </w:r>
          </w:p>
        </w:tc>
        <w:tc>
          <w:tcPr>
            <w:tcW w:w="382" w:type="pct"/>
            <w:shd w:val="clear" w:color="auto" w:fill="auto"/>
            <w:noWrap/>
            <w:vAlign w:val="bottom"/>
          </w:tcPr>
          <w:p w:rsidR="00354E62" w:rsidRPr="00A5746B" w:rsidRDefault="00354E62">
            <w:pPr>
              <w:jc w:val="right"/>
              <w:rPr>
                <w:sz w:val="22"/>
              </w:rPr>
            </w:pPr>
            <w:r w:rsidRPr="00A5746B">
              <w:rPr>
                <w:sz w:val="22"/>
              </w:rPr>
              <w:t>12803,37</w:t>
            </w:r>
          </w:p>
        </w:tc>
        <w:tc>
          <w:tcPr>
            <w:tcW w:w="381" w:type="pct"/>
            <w:shd w:val="clear" w:color="auto" w:fill="auto"/>
            <w:noWrap/>
            <w:vAlign w:val="bottom"/>
          </w:tcPr>
          <w:p w:rsidR="00354E62" w:rsidRPr="00A5746B" w:rsidRDefault="00354E62">
            <w:pPr>
              <w:jc w:val="right"/>
              <w:rPr>
                <w:sz w:val="22"/>
              </w:rPr>
            </w:pPr>
            <w:r w:rsidRPr="00A5746B">
              <w:rPr>
                <w:sz w:val="22"/>
              </w:rPr>
              <w:t>13181,18</w:t>
            </w:r>
          </w:p>
        </w:tc>
        <w:tc>
          <w:tcPr>
            <w:tcW w:w="429" w:type="pct"/>
            <w:shd w:val="clear" w:color="auto" w:fill="auto"/>
            <w:noWrap/>
            <w:vAlign w:val="bottom"/>
          </w:tcPr>
          <w:p w:rsidR="00354E62" w:rsidRPr="00A5746B" w:rsidRDefault="00354E62">
            <w:pPr>
              <w:jc w:val="right"/>
              <w:rPr>
                <w:sz w:val="22"/>
              </w:rPr>
            </w:pPr>
            <w:r w:rsidRPr="00A5746B">
              <w:rPr>
                <w:sz w:val="22"/>
              </w:rPr>
              <w:t>13568,52</w:t>
            </w:r>
          </w:p>
        </w:tc>
        <w:tc>
          <w:tcPr>
            <w:tcW w:w="380" w:type="pct"/>
            <w:shd w:val="clear" w:color="auto" w:fill="auto"/>
            <w:noWrap/>
            <w:vAlign w:val="bottom"/>
          </w:tcPr>
          <w:p w:rsidR="00354E62" w:rsidRPr="00A5746B" w:rsidRDefault="00354E62">
            <w:pPr>
              <w:jc w:val="right"/>
              <w:rPr>
                <w:sz w:val="22"/>
              </w:rPr>
            </w:pPr>
            <w:r w:rsidRPr="00A5746B">
              <w:rPr>
                <w:sz w:val="22"/>
              </w:rPr>
              <w:t>13951,11</w:t>
            </w:r>
          </w:p>
        </w:tc>
        <w:tc>
          <w:tcPr>
            <w:tcW w:w="380" w:type="pct"/>
            <w:shd w:val="clear" w:color="auto" w:fill="auto"/>
            <w:noWrap/>
            <w:vAlign w:val="bottom"/>
          </w:tcPr>
          <w:p w:rsidR="00354E62" w:rsidRPr="00A5746B" w:rsidRDefault="00354E62">
            <w:pPr>
              <w:jc w:val="right"/>
              <w:rPr>
                <w:sz w:val="22"/>
              </w:rPr>
            </w:pPr>
            <w:r w:rsidRPr="00A5746B">
              <w:rPr>
                <w:sz w:val="22"/>
              </w:rPr>
              <w:t>15913,16</w:t>
            </w:r>
          </w:p>
        </w:tc>
      </w:tr>
      <w:tr w:rsidR="00354E62" w:rsidRPr="00A5746B" w:rsidTr="00354E62">
        <w:trPr>
          <w:cantSplit/>
        </w:trPr>
        <w:tc>
          <w:tcPr>
            <w:tcW w:w="237" w:type="pct"/>
            <w:vAlign w:val="center"/>
          </w:tcPr>
          <w:p w:rsidR="00354E62" w:rsidRPr="00A5746B" w:rsidRDefault="00354E62" w:rsidP="00B658EB">
            <w:pPr>
              <w:jc w:val="center"/>
              <w:rPr>
                <w:rFonts w:eastAsia="Times New Roman"/>
                <w:bCs/>
                <w:sz w:val="20"/>
                <w:szCs w:val="20"/>
                <w:lang w:eastAsia="ru-RU"/>
              </w:rPr>
            </w:pPr>
            <w:r w:rsidRPr="00A5746B">
              <w:rPr>
                <w:rFonts w:eastAsia="Times New Roman"/>
                <w:bCs/>
                <w:sz w:val="20"/>
                <w:szCs w:val="20"/>
                <w:lang w:eastAsia="ru-RU"/>
              </w:rPr>
              <w:t>5.1</w:t>
            </w:r>
          </w:p>
        </w:tc>
        <w:tc>
          <w:tcPr>
            <w:tcW w:w="1616" w:type="pct"/>
            <w:shd w:val="clear" w:color="auto" w:fill="auto"/>
            <w:noWrap/>
            <w:vAlign w:val="bottom"/>
            <w:hideMark/>
          </w:tcPr>
          <w:p w:rsidR="00354E62" w:rsidRPr="00A5746B" w:rsidRDefault="00354E62" w:rsidP="00B658EB">
            <w:pPr>
              <w:rPr>
                <w:sz w:val="20"/>
                <w:szCs w:val="20"/>
              </w:rPr>
            </w:pPr>
            <w:r w:rsidRPr="00A5746B">
              <w:rPr>
                <w:sz w:val="20"/>
                <w:szCs w:val="20"/>
              </w:rPr>
              <w:t>расходы на топливо</w:t>
            </w:r>
          </w:p>
        </w:tc>
        <w:tc>
          <w:tcPr>
            <w:tcW w:w="334" w:type="pct"/>
            <w:shd w:val="clear" w:color="auto" w:fill="auto"/>
            <w:noWrap/>
            <w:vAlign w:val="center"/>
            <w:hideMark/>
          </w:tcPr>
          <w:p w:rsidR="00354E62" w:rsidRPr="00A5746B" w:rsidRDefault="00354E62" w:rsidP="00B658EB">
            <w:pPr>
              <w:ind w:left="-136" w:right="-184"/>
              <w:jc w:val="center"/>
              <w:rPr>
                <w:rFonts w:eastAsia="Times New Roman"/>
                <w:bCs/>
                <w:sz w:val="20"/>
                <w:szCs w:val="20"/>
                <w:lang w:eastAsia="ru-RU"/>
              </w:rPr>
            </w:pPr>
            <w:r w:rsidRPr="00A5746B">
              <w:rPr>
                <w:rFonts w:eastAsia="Times New Roman"/>
                <w:bCs/>
                <w:sz w:val="20"/>
                <w:szCs w:val="20"/>
                <w:lang w:eastAsia="ru-RU"/>
              </w:rPr>
              <w:t>тыс.руб.</w:t>
            </w:r>
          </w:p>
        </w:tc>
        <w:tc>
          <w:tcPr>
            <w:tcW w:w="381" w:type="pct"/>
            <w:shd w:val="clear" w:color="auto" w:fill="auto"/>
            <w:noWrap/>
            <w:vAlign w:val="bottom"/>
          </w:tcPr>
          <w:p w:rsidR="00354E62" w:rsidRPr="00A5746B" w:rsidRDefault="00354E62">
            <w:pPr>
              <w:jc w:val="right"/>
              <w:rPr>
                <w:sz w:val="22"/>
              </w:rPr>
            </w:pPr>
            <w:r w:rsidRPr="00A5746B">
              <w:rPr>
                <w:sz w:val="22"/>
              </w:rPr>
              <w:t>6850,65</w:t>
            </w:r>
          </w:p>
        </w:tc>
        <w:tc>
          <w:tcPr>
            <w:tcW w:w="477" w:type="pct"/>
            <w:shd w:val="clear" w:color="auto" w:fill="auto"/>
            <w:noWrap/>
            <w:vAlign w:val="bottom"/>
          </w:tcPr>
          <w:p w:rsidR="00354E62" w:rsidRPr="00A5746B" w:rsidRDefault="00354E62">
            <w:pPr>
              <w:jc w:val="right"/>
              <w:rPr>
                <w:sz w:val="22"/>
              </w:rPr>
            </w:pPr>
            <w:r w:rsidRPr="00A5746B">
              <w:rPr>
                <w:sz w:val="22"/>
              </w:rPr>
              <w:t>5989,59</w:t>
            </w:r>
          </w:p>
        </w:tc>
        <w:tc>
          <w:tcPr>
            <w:tcW w:w="382" w:type="pct"/>
            <w:shd w:val="clear" w:color="auto" w:fill="auto"/>
            <w:noWrap/>
            <w:vAlign w:val="bottom"/>
          </w:tcPr>
          <w:p w:rsidR="00354E62" w:rsidRPr="00A5746B" w:rsidRDefault="00354E62">
            <w:pPr>
              <w:jc w:val="right"/>
              <w:rPr>
                <w:sz w:val="22"/>
              </w:rPr>
            </w:pPr>
            <w:r w:rsidRPr="00A5746B">
              <w:rPr>
                <w:sz w:val="22"/>
              </w:rPr>
              <w:t>6263,82</w:t>
            </w:r>
          </w:p>
        </w:tc>
        <w:tc>
          <w:tcPr>
            <w:tcW w:w="381" w:type="pct"/>
            <w:shd w:val="clear" w:color="auto" w:fill="auto"/>
            <w:noWrap/>
            <w:vAlign w:val="bottom"/>
          </w:tcPr>
          <w:p w:rsidR="00354E62" w:rsidRPr="00A5746B" w:rsidRDefault="00354E62">
            <w:pPr>
              <w:jc w:val="right"/>
              <w:rPr>
                <w:sz w:val="22"/>
              </w:rPr>
            </w:pPr>
            <w:r w:rsidRPr="00A5746B">
              <w:rPr>
                <w:sz w:val="22"/>
              </w:rPr>
              <w:t>6496,78</w:t>
            </w:r>
          </w:p>
        </w:tc>
        <w:tc>
          <w:tcPr>
            <w:tcW w:w="429" w:type="pct"/>
            <w:shd w:val="clear" w:color="auto" w:fill="auto"/>
            <w:noWrap/>
            <w:vAlign w:val="bottom"/>
          </w:tcPr>
          <w:p w:rsidR="00354E62" w:rsidRPr="00A5746B" w:rsidRDefault="00354E62">
            <w:pPr>
              <w:jc w:val="right"/>
              <w:rPr>
                <w:sz w:val="22"/>
              </w:rPr>
            </w:pPr>
            <w:r w:rsidRPr="00A5746B">
              <w:rPr>
                <w:sz w:val="22"/>
              </w:rPr>
              <w:t>6738,43</w:t>
            </w:r>
          </w:p>
        </w:tc>
        <w:tc>
          <w:tcPr>
            <w:tcW w:w="380" w:type="pct"/>
            <w:shd w:val="clear" w:color="auto" w:fill="auto"/>
            <w:noWrap/>
            <w:vAlign w:val="bottom"/>
          </w:tcPr>
          <w:p w:rsidR="00354E62" w:rsidRPr="00A5746B" w:rsidRDefault="00354E62">
            <w:pPr>
              <w:jc w:val="right"/>
              <w:rPr>
                <w:sz w:val="22"/>
              </w:rPr>
            </w:pPr>
            <w:r w:rsidRPr="00A5746B">
              <w:rPr>
                <w:sz w:val="22"/>
              </w:rPr>
              <w:t>6989,10</w:t>
            </w:r>
          </w:p>
        </w:tc>
        <w:tc>
          <w:tcPr>
            <w:tcW w:w="380" w:type="pct"/>
            <w:shd w:val="clear" w:color="auto" w:fill="auto"/>
            <w:noWrap/>
            <w:vAlign w:val="bottom"/>
          </w:tcPr>
          <w:p w:rsidR="00354E62" w:rsidRPr="00A5746B" w:rsidRDefault="00354E62">
            <w:pPr>
              <w:jc w:val="right"/>
              <w:rPr>
                <w:sz w:val="22"/>
              </w:rPr>
            </w:pPr>
            <w:r w:rsidRPr="00A5746B">
              <w:rPr>
                <w:sz w:val="22"/>
              </w:rPr>
              <w:t>8341,03</w:t>
            </w:r>
          </w:p>
        </w:tc>
      </w:tr>
      <w:tr w:rsidR="00354E62" w:rsidRPr="00A5746B" w:rsidTr="00354E62">
        <w:trPr>
          <w:cantSplit/>
        </w:trPr>
        <w:tc>
          <w:tcPr>
            <w:tcW w:w="237" w:type="pct"/>
            <w:vAlign w:val="center"/>
          </w:tcPr>
          <w:p w:rsidR="00354E62" w:rsidRPr="00A5746B" w:rsidRDefault="00354E62" w:rsidP="00B658EB">
            <w:pPr>
              <w:jc w:val="center"/>
              <w:rPr>
                <w:rFonts w:eastAsia="Times New Roman"/>
                <w:bCs/>
                <w:sz w:val="20"/>
                <w:szCs w:val="20"/>
                <w:lang w:eastAsia="ru-RU"/>
              </w:rPr>
            </w:pPr>
            <w:r w:rsidRPr="00A5746B">
              <w:rPr>
                <w:rFonts w:eastAsia="Times New Roman"/>
                <w:bCs/>
                <w:sz w:val="20"/>
                <w:szCs w:val="20"/>
                <w:lang w:eastAsia="ru-RU"/>
              </w:rPr>
              <w:t>5.2</w:t>
            </w:r>
          </w:p>
        </w:tc>
        <w:tc>
          <w:tcPr>
            <w:tcW w:w="1616" w:type="pct"/>
            <w:shd w:val="clear" w:color="auto" w:fill="auto"/>
            <w:noWrap/>
            <w:vAlign w:val="bottom"/>
            <w:hideMark/>
          </w:tcPr>
          <w:p w:rsidR="00354E62" w:rsidRPr="00A5746B" w:rsidRDefault="00354E62" w:rsidP="00B658EB">
            <w:pPr>
              <w:rPr>
                <w:sz w:val="20"/>
                <w:szCs w:val="20"/>
              </w:rPr>
            </w:pPr>
            <w:r w:rsidRPr="00A5746B">
              <w:rPr>
                <w:sz w:val="20"/>
                <w:szCs w:val="20"/>
              </w:rPr>
              <w:t xml:space="preserve">Расходы на покупаемую электрическую энергию (мощность), </w:t>
            </w:r>
          </w:p>
        </w:tc>
        <w:tc>
          <w:tcPr>
            <w:tcW w:w="334" w:type="pct"/>
            <w:shd w:val="clear" w:color="auto" w:fill="auto"/>
            <w:noWrap/>
            <w:vAlign w:val="center"/>
            <w:hideMark/>
          </w:tcPr>
          <w:p w:rsidR="00354E62" w:rsidRPr="00A5746B" w:rsidRDefault="00354E62" w:rsidP="00B658EB">
            <w:pPr>
              <w:ind w:left="-136" w:right="-184"/>
              <w:jc w:val="center"/>
              <w:rPr>
                <w:rFonts w:eastAsia="Times New Roman"/>
                <w:sz w:val="20"/>
                <w:szCs w:val="20"/>
                <w:lang w:eastAsia="ru-RU"/>
              </w:rPr>
            </w:pPr>
            <w:r w:rsidRPr="00A5746B">
              <w:rPr>
                <w:rFonts w:eastAsia="Times New Roman"/>
                <w:bCs/>
                <w:sz w:val="20"/>
                <w:szCs w:val="20"/>
                <w:lang w:eastAsia="ru-RU"/>
              </w:rPr>
              <w:t>тыс.руб.</w:t>
            </w:r>
          </w:p>
        </w:tc>
        <w:tc>
          <w:tcPr>
            <w:tcW w:w="381" w:type="pct"/>
            <w:shd w:val="clear" w:color="auto" w:fill="auto"/>
            <w:noWrap/>
            <w:vAlign w:val="bottom"/>
          </w:tcPr>
          <w:p w:rsidR="00354E62" w:rsidRPr="00A5746B" w:rsidRDefault="00354E62">
            <w:pPr>
              <w:jc w:val="right"/>
              <w:rPr>
                <w:sz w:val="22"/>
              </w:rPr>
            </w:pPr>
            <w:r w:rsidRPr="00A5746B">
              <w:rPr>
                <w:sz w:val="22"/>
              </w:rPr>
              <w:t>680,15</w:t>
            </w:r>
          </w:p>
        </w:tc>
        <w:tc>
          <w:tcPr>
            <w:tcW w:w="477" w:type="pct"/>
            <w:shd w:val="clear" w:color="auto" w:fill="auto"/>
            <w:noWrap/>
            <w:vAlign w:val="bottom"/>
          </w:tcPr>
          <w:p w:rsidR="00354E62" w:rsidRPr="00A5746B" w:rsidRDefault="00354E62">
            <w:pPr>
              <w:jc w:val="right"/>
              <w:rPr>
                <w:sz w:val="22"/>
              </w:rPr>
            </w:pPr>
            <w:r w:rsidRPr="00A5746B">
              <w:rPr>
                <w:sz w:val="22"/>
              </w:rPr>
              <w:t>730,25</w:t>
            </w:r>
          </w:p>
        </w:tc>
        <w:tc>
          <w:tcPr>
            <w:tcW w:w="382" w:type="pct"/>
            <w:shd w:val="clear" w:color="auto" w:fill="auto"/>
            <w:noWrap/>
            <w:vAlign w:val="bottom"/>
          </w:tcPr>
          <w:p w:rsidR="00354E62" w:rsidRPr="00A5746B" w:rsidRDefault="00354E62">
            <w:pPr>
              <w:jc w:val="right"/>
              <w:rPr>
                <w:sz w:val="22"/>
              </w:rPr>
            </w:pPr>
            <w:r w:rsidRPr="00A5746B">
              <w:rPr>
                <w:sz w:val="22"/>
              </w:rPr>
              <w:t>769,46</w:t>
            </w:r>
          </w:p>
        </w:tc>
        <w:tc>
          <w:tcPr>
            <w:tcW w:w="381" w:type="pct"/>
            <w:shd w:val="clear" w:color="auto" w:fill="auto"/>
            <w:noWrap/>
            <w:vAlign w:val="bottom"/>
          </w:tcPr>
          <w:p w:rsidR="00354E62" w:rsidRPr="00A5746B" w:rsidRDefault="00354E62">
            <w:pPr>
              <w:jc w:val="right"/>
              <w:rPr>
                <w:sz w:val="22"/>
              </w:rPr>
            </w:pPr>
            <w:r w:rsidRPr="00A5746B">
              <w:rPr>
                <w:sz w:val="22"/>
              </w:rPr>
              <w:t>787,31</w:t>
            </w:r>
          </w:p>
        </w:tc>
        <w:tc>
          <w:tcPr>
            <w:tcW w:w="429" w:type="pct"/>
            <w:shd w:val="clear" w:color="auto" w:fill="auto"/>
            <w:noWrap/>
            <w:vAlign w:val="bottom"/>
          </w:tcPr>
          <w:p w:rsidR="00354E62" w:rsidRPr="00A5746B" w:rsidRDefault="00354E62">
            <w:pPr>
              <w:jc w:val="right"/>
              <w:rPr>
                <w:sz w:val="22"/>
              </w:rPr>
            </w:pPr>
            <w:r w:rsidRPr="00A5746B">
              <w:rPr>
                <w:sz w:val="22"/>
              </w:rPr>
              <w:t>815,02</w:t>
            </w:r>
          </w:p>
        </w:tc>
        <w:tc>
          <w:tcPr>
            <w:tcW w:w="380" w:type="pct"/>
            <w:shd w:val="clear" w:color="auto" w:fill="auto"/>
            <w:noWrap/>
            <w:vAlign w:val="bottom"/>
          </w:tcPr>
          <w:p w:rsidR="00354E62" w:rsidRPr="00A5746B" w:rsidRDefault="00354E62">
            <w:pPr>
              <w:jc w:val="right"/>
              <w:rPr>
                <w:sz w:val="22"/>
              </w:rPr>
            </w:pPr>
            <w:r w:rsidRPr="00A5746B">
              <w:rPr>
                <w:sz w:val="22"/>
              </w:rPr>
              <w:t>826,61</w:t>
            </w:r>
          </w:p>
        </w:tc>
        <w:tc>
          <w:tcPr>
            <w:tcW w:w="380" w:type="pct"/>
            <w:shd w:val="clear" w:color="auto" w:fill="auto"/>
            <w:noWrap/>
            <w:vAlign w:val="bottom"/>
          </w:tcPr>
          <w:p w:rsidR="00354E62" w:rsidRPr="00A5746B" w:rsidRDefault="00354E62">
            <w:pPr>
              <w:jc w:val="right"/>
              <w:rPr>
                <w:sz w:val="22"/>
              </w:rPr>
            </w:pPr>
            <w:r w:rsidRPr="00A5746B">
              <w:rPr>
                <w:sz w:val="22"/>
              </w:rPr>
              <w:t>797,93</w:t>
            </w:r>
          </w:p>
        </w:tc>
      </w:tr>
      <w:tr w:rsidR="00354E62" w:rsidRPr="00A5746B" w:rsidTr="00354E62">
        <w:trPr>
          <w:cantSplit/>
        </w:trPr>
        <w:tc>
          <w:tcPr>
            <w:tcW w:w="237" w:type="pct"/>
            <w:vAlign w:val="center"/>
          </w:tcPr>
          <w:p w:rsidR="00354E62" w:rsidRPr="00A5746B" w:rsidRDefault="00354E62" w:rsidP="00B658EB">
            <w:pPr>
              <w:jc w:val="center"/>
              <w:rPr>
                <w:rFonts w:eastAsia="Times New Roman"/>
                <w:bCs/>
                <w:sz w:val="20"/>
                <w:szCs w:val="20"/>
                <w:lang w:eastAsia="ru-RU"/>
              </w:rPr>
            </w:pPr>
            <w:r w:rsidRPr="00A5746B">
              <w:rPr>
                <w:rFonts w:eastAsia="Times New Roman"/>
                <w:bCs/>
                <w:sz w:val="20"/>
                <w:szCs w:val="20"/>
                <w:lang w:eastAsia="ru-RU"/>
              </w:rPr>
              <w:t>5.3</w:t>
            </w:r>
          </w:p>
        </w:tc>
        <w:tc>
          <w:tcPr>
            <w:tcW w:w="1616" w:type="pct"/>
            <w:shd w:val="clear" w:color="auto" w:fill="auto"/>
            <w:noWrap/>
            <w:vAlign w:val="bottom"/>
            <w:hideMark/>
          </w:tcPr>
          <w:p w:rsidR="00354E62" w:rsidRPr="00A5746B" w:rsidRDefault="00354E62" w:rsidP="00B658EB">
            <w:pPr>
              <w:rPr>
                <w:sz w:val="20"/>
                <w:szCs w:val="20"/>
              </w:rPr>
            </w:pPr>
            <w:r w:rsidRPr="00A5746B">
              <w:rPr>
                <w:sz w:val="20"/>
                <w:szCs w:val="20"/>
              </w:rPr>
              <w:t>Расходы на приобретение холодной воды</w:t>
            </w:r>
          </w:p>
        </w:tc>
        <w:tc>
          <w:tcPr>
            <w:tcW w:w="334" w:type="pct"/>
            <w:shd w:val="clear" w:color="auto" w:fill="auto"/>
            <w:noWrap/>
            <w:vAlign w:val="center"/>
            <w:hideMark/>
          </w:tcPr>
          <w:p w:rsidR="00354E62" w:rsidRPr="00A5746B" w:rsidRDefault="00354E62" w:rsidP="00B658EB">
            <w:pPr>
              <w:ind w:left="-136" w:right="-184"/>
              <w:jc w:val="center"/>
              <w:rPr>
                <w:rFonts w:eastAsia="Times New Roman"/>
                <w:sz w:val="20"/>
                <w:szCs w:val="20"/>
                <w:lang w:eastAsia="ru-RU"/>
              </w:rPr>
            </w:pPr>
            <w:r w:rsidRPr="00A5746B">
              <w:rPr>
                <w:rFonts w:eastAsia="Times New Roman"/>
                <w:sz w:val="20"/>
                <w:szCs w:val="20"/>
                <w:lang w:eastAsia="ru-RU"/>
              </w:rPr>
              <w:t>тыс.руб.</w:t>
            </w:r>
          </w:p>
        </w:tc>
        <w:tc>
          <w:tcPr>
            <w:tcW w:w="381" w:type="pct"/>
            <w:shd w:val="clear" w:color="auto" w:fill="auto"/>
            <w:noWrap/>
            <w:vAlign w:val="bottom"/>
          </w:tcPr>
          <w:p w:rsidR="00354E62" w:rsidRPr="00A5746B" w:rsidRDefault="00354E62">
            <w:pPr>
              <w:jc w:val="right"/>
              <w:rPr>
                <w:sz w:val="22"/>
              </w:rPr>
            </w:pPr>
            <w:r w:rsidRPr="00A5746B">
              <w:rPr>
                <w:sz w:val="22"/>
              </w:rPr>
              <w:t>4,64</w:t>
            </w:r>
          </w:p>
        </w:tc>
        <w:tc>
          <w:tcPr>
            <w:tcW w:w="477" w:type="pct"/>
            <w:shd w:val="clear" w:color="auto" w:fill="auto"/>
            <w:noWrap/>
            <w:vAlign w:val="bottom"/>
          </w:tcPr>
          <w:p w:rsidR="00354E62" w:rsidRPr="00A5746B" w:rsidRDefault="00354E62">
            <w:pPr>
              <w:jc w:val="right"/>
              <w:rPr>
                <w:sz w:val="22"/>
              </w:rPr>
            </w:pPr>
            <w:r w:rsidRPr="00A5746B">
              <w:rPr>
                <w:sz w:val="22"/>
              </w:rPr>
              <w:t>4,84</w:t>
            </w:r>
          </w:p>
        </w:tc>
        <w:tc>
          <w:tcPr>
            <w:tcW w:w="382" w:type="pct"/>
            <w:shd w:val="clear" w:color="auto" w:fill="auto"/>
            <w:noWrap/>
            <w:vAlign w:val="bottom"/>
          </w:tcPr>
          <w:p w:rsidR="00354E62" w:rsidRPr="00A5746B" w:rsidRDefault="00354E62">
            <w:pPr>
              <w:jc w:val="right"/>
              <w:rPr>
                <w:sz w:val="22"/>
              </w:rPr>
            </w:pPr>
            <w:r w:rsidRPr="00A5746B">
              <w:rPr>
                <w:sz w:val="22"/>
              </w:rPr>
              <w:t>5,03</w:t>
            </w:r>
          </w:p>
        </w:tc>
        <w:tc>
          <w:tcPr>
            <w:tcW w:w="381" w:type="pct"/>
            <w:shd w:val="clear" w:color="auto" w:fill="auto"/>
            <w:noWrap/>
            <w:vAlign w:val="bottom"/>
          </w:tcPr>
          <w:p w:rsidR="00354E62" w:rsidRPr="00A5746B" w:rsidRDefault="00354E62">
            <w:pPr>
              <w:jc w:val="right"/>
              <w:rPr>
                <w:sz w:val="22"/>
              </w:rPr>
            </w:pPr>
            <w:r w:rsidRPr="00A5746B">
              <w:rPr>
                <w:sz w:val="22"/>
              </w:rPr>
              <w:t>5,18</w:t>
            </w:r>
          </w:p>
        </w:tc>
        <w:tc>
          <w:tcPr>
            <w:tcW w:w="429" w:type="pct"/>
            <w:shd w:val="clear" w:color="auto" w:fill="auto"/>
            <w:noWrap/>
            <w:vAlign w:val="bottom"/>
          </w:tcPr>
          <w:p w:rsidR="00354E62" w:rsidRPr="00A5746B" w:rsidRDefault="00354E62">
            <w:pPr>
              <w:jc w:val="right"/>
              <w:rPr>
                <w:sz w:val="22"/>
              </w:rPr>
            </w:pPr>
            <w:r w:rsidRPr="00A5746B">
              <w:rPr>
                <w:sz w:val="22"/>
              </w:rPr>
              <w:t>5,33</w:t>
            </w:r>
          </w:p>
        </w:tc>
        <w:tc>
          <w:tcPr>
            <w:tcW w:w="380" w:type="pct"/>
            <w:shd w:val="clear" w:color="auto" w:fill="auto"/>
            <w:noWrap/>
            <w:vAlign w:val="bottom"/>
          </w:tcPr>
          <w:p w:rsidR="00354E62" w:rsidRPr="00A5746B" w:rsidRDefault="00354E62">
            <w:pPr>
              <w:jc w:val="right"/>
              <w:rPr>
                <w:sz w:val="22"/>
              </w:rPr>
            </w:pPr>
            <w:r w:rsidRPr="00A5746B">
              <w:rPr>
                <w:sz w:val="22"/>
              </w:rPr>
              <w:t>5,47</w:t>
            </w:r>
          </w:p>
        </w:tc>
        <w:tc>
          <w:tcPr>
            <w:tcW w:w="380" w:type="pct"/>
            <w:shd w:val="clear" w:color="auto" w:fill="auto"/>
            <w:noWrap/>
            <w:vAlign w:val="bottom"/>
          </w:tcPr>
          <w:p w:rsidR="00354E62" w:rsidRPr="00A5746B" w:rsidRDefault="00354E62">
            <w:pPr>
              <w:jc w:val="right"/>
              <w:rPr>
                <w:sz w:val="22"/>
              </w:rPr>
            </w:pPr>
            <w:r w:rsidRPr="00A5746B">
              <w:rPr>
                <w:sz w:val="22"/>
              </w:rPr>
              <w:t>6,25</w:t>
            </w:r>
          </w:p>
        </w:tc>
      </w:tr>
      <w:tr w:rsidR="00354E62" w:rsidRPr="00A5746B" w:rsidTr="00354E62">
        <w:trPr>
          <w:cantSplit/>
        </w:trPr>
        <w:tc>
          <w:tcPr>
            <w:tcW w:w="237" w:type="pct"/>
            <w:vAlign w:val="center"/>
          </w:tcPr>
          <w:p w:rsidR="00354E62" w:rsidRPr="00A5746B" w:rsidRDefault="00354E62" w:rsidP="00B658EB">
            <w:pPr>
              <w:jc w:val="center"/>
              <w:rPr>
                <w:rFonts w:eastAsia="Times New Roman"/>
                <w:bCs/>
                <w:sz w:val="20"/>
                <w:szCs w:val="20"/>
                <w:lang w:eastAsia="ru-RU"/>
              </w:rPr>
            </w:pPr>
            <w:r w:rsidRPr="00A5746B">
              <w:rPr>
                <w:rFonts w:eastAsia="Times New Roman"/>
                <w:bCs/>
                <w:sz w:val="20"/>
                <w:szCs w:val="20"/>
                <w:lang w:eastAsia="ru-RU"/>
              </w:rPr>
              <w:t>5.4</w:t>
            </w:r>
          </w:p>
        </w:tc>
        <w:tc>
          <w:tcPr>
            <w:tcW w:w="1616" w:type="pct"/>
            <w:shd w:val="clear" w:color="auto" w:fill="auto"/>
            <w:noWrap/>
            <w:vAlign w:val="bottom"/>
            <w:hideMark/>
          </w:tcPr>
          <w:p w:rsidR="00354E62" w:rsidRPr="00A5746B" w:rsidRDefault="00354E62" w:rsidP="00B658EB">
            <w:pPr>
              <w:rPr>
                <w:sz w:val="20"/>
                <w:szCs w:val="20"/>
              </w:rPr>
            </w:pPr>
            <w:r w:rsidRPr="00A5746B">
              <w:rPr>
                <w:sz w:val="20"/>
                <w:szCs w:val="20"/>
              </w:rPr>
              <w:t>ФОТ</w:t>
            </w:r>
          </w:p>
        </w:tc>
        <w:tc>
          <w:tcPr>
            <w:tcW w:w="334" w:type="pct"/>
            <w:shd w:val="clear" w:color="auto" w:fill="auto"/>
            <w:noWrap/>
            <w:vAlign w:val="center"/>
            <w:hideMark/>
          </w:tcPr>
          <w:p w:rsidR="00354E62" w:rsidRPr="00A5746B" w:rsidRDefault="00354E62" w:rsidP="00B658EB">
            <w:pPr>
              <w:ind w:left="-136" w:right="-184"/>
              <w:jc w:val="center"/>
              <w:rPr>
                <w:rFonts w:eastAsia="Times New Roman"/>
                <w:bCs/>
                <w:sz w:val="20"/>
                <w:szCs w:val="20"/>
                <w:lang w:eastAsia="ru-RU"/>
              </w:rPr>
            </w:pPr>
            <w:r w:rsidRPr="00A5746B">
              <w:rPr>
                <w:rFonts w:eastAsia="Times New Roman"/>
                <w:bCs/>
                <w:sz w:val="20"/>
                <w:szCs w:val="20"/>
                <w:lang w:eastAsia="ru-RU"/>
              </w:rPr>
              <w:t>тыс.руб.</w:t>
            </w:r>
          </w:p>
        </w:tc>
        <w:tc>
          <w:tcPr>
            <w:tcW w:w="381" w:type="pct"/>
            <w:shd w:val="clear" w:color="auto" w:fill="auto"/>
            <w:noWrap/>
            <w:vAlign w:val="bottom"/>
          </w:tcPr>
          <w:p w:rsidR="00354E62" w:rsidRPr="00A5746B" w:rsidRDefault="00354E62">
            <w:pPr>
              <w:jc w:val="right"/>
              <w:rPr>
                <w:sz w:val="22"/>
              </w:rPr>
            </w:pPr>
            <w:r w:rsidRPr="00A5746B">
              <w:rPr>
                <w:sz w:val="22"/>
              </w:rPr>
              <w:t>0,00</w:t>
            </w:r>
          </w:p>
        </w:tc>
        <w:tc>
          <w:tcPr>
            <w:tcW w:w="477" w:type="pct"/>
            <w:shd w:val="clear" w:color="auto" w:fill="auto"/>
            <w:noWrap/>
            <w:vAlign w:val="bottom"/>
          </w:tcPr>
          <w:p w:rsidR="00354E62" w:rsidRPr="00A5746B" w:rsidRDefault="00354E62">
            <w:pPr>
              <w:jc w:val="right"/>
              <w:rPr>
                <w:sz w:val="22"/>
              </w:rPr>
            </w:pPr>
            <w:r w:rsidRPr="00A5746B">
              <w:rPr>
                <w:sz w:val="22"/>
              </w:rPr>
              <w:t>0,00</w:t>
            </w:r>
          </w:p>
        </w:tc>
        <w:tc>
          <w:tcPr>
            <w:tcW w:w="382" w:type="pct"/>
            <w:shd w:val="clear" w:color="auto" w:fill="auto"/>
            <w:noWrap/>
            <w:vAlign w:val="bottom"/>
          </w:tcPr>
          <w:p w:rsidR="00354E62" w:rsidRPr="00A5746B" w:rsidRDefault="00354E62">
            <w:pPr>
              <w:jc w:val="right"/>
              <w:rPr>
                <w:sz w:val="22"/>
              </w:rPr>
            </w:pPr>
            <w:r w:rsidRPr="00A5746B">
              <w:rPr>
                <w:sz w:val="22"/>
              </w:rPr>
              <w:t>0,00</w:t>
            </w:r>
          </w:p>
        </w:tc>
        <w:tc>
          <w:tcPr>
            <w:tcW w:w="381" w:type="pct"/>
            <w:shd w:val="clear" w:color="auto" w:fill="auto"/>
            <w:noWrap/>
            <w:vAlign w:val="bottom"/>
          </w:tcPr>
          <w:p w:rsidR="00354E62" w:rsidRPr="00A5746B" w:rsidRDefault="00354E62">
            <w:pPr>
              <w:jc w:val="right"/>
              <w:rPr>
                <w:sz w:val="22"/>
              </w:rPr>
            </w:pPr>
            <w:r w:rsidRPr="00A5746B">
              <w:rPr>
                <w:sz w:val="22"/>
              </w:rPr>
              <w:t>0,00</w:t>
            </w:r>
          </w:p>
        </w:tc>
        <w:tc>
          <w:tcPr>
            <w:tcW w:w="429" w:type="pct"/>
            <w:shd w:val="clear" w:color="auto" w:fill="auto"/>
            <w:noWrap/>
            <w:vAlign w:val="bottom"/>
          </w:tcPr>
          <w:p w:rsidR="00354E62" w:rsidRPr="00A5746B" w:rsidRDefault="00354E62">
            <w:pPr>
              <w:jc w:val="right"/>
              <w:rPr>
                <w:sz w:val="22"/>
              </w:rPr>
            </w:pPr>
            <w:r w:rsidRPr="00A5746B">
              <w:rPr>
                <w:sz w:val="22"/>
              </w:rPr>
              <w:t>0,00</w:t>
            </w:r>
          </w:p>
        </w:tc>
        <w:tc>
          <w:tcPr>
            <w:tcW w:w="380" w:type="pct"/>
            <w:shd w:val="clear" w:color="auto" w:fill="auto"/>
            <w:noWrap/>
            <w:vAlign w:val="bottom"/>
          </w:tcPr>
          <w:p w:rsidR="00354E62" w:rsidRPr="00A5746B" w:rsidRDefault="00354E62">
            <w:pPr>
              <w:jc w:val="right"/>
              <w:rPr>
                <w:sz w:val="22"/>
              </w:rPr>
            </w:pPr>
            <w:r w:rsidRPr="00A5746B">
              <w:rPr>
                <w:sz w:val="22"/>
              </w:rPr>
              <w:t>0,00</w:t>
            </w:r>
          </w:p>
        </w:tc>
        <w:tc>
          <w:tcPr>
            <w:tcW w:w="380" w:type="pct"/>
            <w:shd w:val="clear" w:color="auto" w:fill="auto"/>
            <w:noWrap/>
            <w:vAlign w:val="bottom"/>
          </w:tcPr>
          <w:p w:rsidR="00354E62" w:rsidRPr="00A5746B" w:rsidRDefault="00354E62">
            <w:pPr>
              <w:jc w:val="right"/>
              <w:rPr>
                <w:sz w:val="22"/>
              </w:rPr>
            </w:pPr>
            <w:r w:rsidRPr="00A5746B">
              <w:rPr>
                <w:sz w:val="22"/>
              </w:rPr>
              <w:t>0,00</w:t>
            </w:r>
          </w:p>
        </w:tc>
      </w:tr>
      <w:tr w:rsidR="00354E62" w:rsidRPr="00A5746B" w:rsidTr="00354E62">
        <w:trPr>
          <w:cantSplit/>
        </w:trPr>
        <w:tc>
          <w:tcPr>
            <w:tcW w:w="237" w:type="pct"/>
            <w:vAlign w:val="center"/>
          </w:tcPr>
          <w:p w:rsidR="00354E62" w:rsidRPr="00A5746B" w:rsidRDefault="00354E62" w:rsidP="00B658EB">
            <w:pPr>
              <w:jc w:val="center"/>
              <w:rPr>
                <w:rFonts w:eastAsia="Times New Roman"/>
                <w:bCs/>
                <w:sz w:val="20"/>
                <w:szCs w:val="20"/>
                <w:lang w:eastAsia="ru-RU"/>
              </w:rPr>
            </w:pPr>
            <w:r w:rsidRPr="00A5746B">
              <w:rPr>
                <w:rFonts w:eastAsia="Times New Roman"/>
                <w:bCs/>
                <w:sz w:val="20"/>
                <w:szCs w:val="20"/>
                <w:lang w:eastAsia="ru-RU"/>
              </w:rPr>
              <w:t>5.5</w:t>
            </w:r>
          </w:p>
        </w:tc>
        <w:tc>
          <w:tcPr>
            <w:tcW w:w="1616" w:type="pct"/>
            <w:shd w:val="clear" w:color="auto" w:fill="auto"/>
            <w:noWrap/>
            <w:vAlign w:val="bottom"/>
            <w:hideMark/>
          </w:tcPr>
          <w:p w:rsidR="00354E62" w:rsidRPr="00A5746B" w:rsidRDefault="00354E62" w:rsidP="00B658EB">
            <w:pPr>
              <w:rPr>
                <w:sz w:val="20"/>
                <w:szCs w:val="20"/>
              </w:rPr>
            </w:pPr>
            <w:r w:rsidRPr="00A5746B">
              <w:rPr>
                <w:sz w:val="20"/>
                <w:szCs w:val="20"/>
              </w:rPr>
              <w:t>Расходы на амортизацию основных производстве</w:t>
            </w:r>
            <w:r w:rsidRPr="00A5746B">
              <w:rPr>
                <w:sz w:val="20"/>
                <w:szCs w:val="20"/>
              </w:rPr>
              <w:t>н</w:t>
            </w:r>
            <w:r w:rsidRPr="00A5746B">
              <w:rPr>
                <w:sz w:val="20"/>
                <w:szCs w:val="20"/>
              </w:rPr>
              <w:t>ных средств</w:t>
            </w:r>
          </w:p>
        </w:tc>
        <w:tc>
          <w:tcPr>
            <w:tcW w:w="334" w:type="pct"/>
            <w:shd w:val="clear" w:color="auto" w:fill="auto"/>
            <w:noWrap/>
            <w:vAlign w:val="center"/>
            <w:hideMark/>
          </w:tcPr>
          <w:p w:rsidR="00354E62" w:rsidRPr="00A5746B" w:rsidRDefault="00354E62" w:rsidP="00B658EB">
            <w:pPr>
              <w:ind w:left="-136" w:right="-184"/>
              <w:jc w:val="center"/>
              <w:rPr>
                <w:rFonts w:eastAsia="Times New Roman"/>
                <w:sz w:val="20"/>
                <w:szCs w:val="20"/>
                <w:lang w:eastAsia="ru-RU"/>
              </w:rPr>
            </w:pPr>
            <w:r w:rsidRPr="00A5746B">
              <w:rPr>
                <w:rFonts w:eastAsia="Times New Roman"/>
                <w:bCs/>
                <w:sz w:val="20"/>
                <w:szCs w:val="20"/>
                <w:lang w:eastAsia="ru-RU"/>
              </w:rPr>
              <w:t>тыс.руб.</w:t>
            </w:r>
          </w:p>
        </w:tc>
        <w:tc>
          <w:tcPr>
            <w:tcW w:w="381" w:type="pct"/>
            <w:shd w:val="clear" w:color="auto" w:fill="auto"/>
            <w:noWrap/>
            <w:vAlign w:val="bottom"/>
          </w:tcPr>
          <w:p w:rsidR="00354E62" w:rsidRPr="00A5746B" w:rsidRDefault="00354E62">
            <w:pPr>
              <w:jc w:val="right"/>
              <w:rPr>
                <w:sz w:val="22"/>
              </w:rPr>
            </w:pPr>
            <w:r w:rsidRPr="00A5746B">
              <w:rPr>
                <w:sz w:val="22"/>
              </w:rPr>
              <w:t>0,00</w:t>
            </w:r>
          </w:p>
        </w:tc>
        <w:tc>
          <w:tcPr>
            <w:tcW w:w="477" w:type="pct"/>
            <w:shd w:val="clear" w:color="auto" w:fill="auto"/>
            <w:noWrap/>
            <w:vAlign w:val="bottom"/>
          </w:tcPr>
          <w:p w:rsidR="00354E62" w:rsidRPr="00A5746B" w:rsidRDefault="00354E62">
            <w:pPr>
              <w:jc w:val="right"/>
              <w:rPr>
                <w:sz w:val="22"/>
              </w:rPr>
            </w:pPr>
            <w:r w:rsidRPr="00A5746B">
              <w:rPr>
                <w:sz w:val="22"/>
              </w:rPr>
              <w:t>0,00</w:t>
            </w:r>
          </w:p>
        </w:tc>
        <w:tc>
          <w:tcPr>
            <w:tcW w:w="382" w:type="pct"/>
            <w:shd w:val="clear" w:color="auto" w:fill="auto"/>
            <w:noWrap/>
            <w:vAlign w:val="bottom"/>
          </w:tcPr>
          <w:p w:rsidR="00354E62" w:rsidRPr="00A5746B" w:rsidRDefault="00354E62">
            <w:pPr>
              <w:jc w:val="right"/>
              <w:rPr>
                <w:sz w:val="22"/>
              </w:rPr>
            </w:pPr>
            <w:r w:rsidRPr="00A5746B">
              <w:rPr>
                <w:sz w:val="22"/>
              </w:rPr>
              <w:t>0,00</w:t>
            </w:r>
          </w:p>
        </w:tc>
        <w:tc>
          <w:tcPr>
            <w:tcW w:w="381" w:type="pct"/>
            <w:shd w:val="clear" w:color="auto" w:fill="auto"/>
            <w:noWrap/>
            <w:vAlign w:val="bottom"/>
          </w:tcPr>
          <w:p w:rsidR="00354E62" w:rsidRPr="00A5746B" w:rsidRDefault="00354E62">
            <w:pPr>
              <w:jc w:val="right"/>
              <w:rPr>
                <w:sz w:val="22"/>
              </w:rPr>
            </w:pPr>
            <w:r w:rsidRPr="00A5746B">
              <w:rPr>
                <w:sz w:val="22"/>
              </w:rPr>
              <w:t>0,00</w:t>
            </w:r>
          </w:p>
        </w:tc>
        <w:tc>
          <w:tcPr>
            <w:tcW w:w="429" w:type="pct"/>
            <w:shd w:val="clear" w:color="auto" w:fill="auto"/>
            <w:noWrap/>
            <w:vAlign w:val="bottom"/>
          </w:tcPr>
          <w:p w:rsidR="00354E62" w:rsidRPr="00A5746B" w:rsidRDefault="00354E62">
            <w:pPr>
              <w:jc w:val="right"/>
              <w:rPr>
                <w:sz w:val="22"/>
              </w:rPr>
            </w:pPr>
            <w:r w:rsidRPr="00A5746B">
              <w:rPr>
                <w:sz w:val="22"/>
              </w:rPr>
              <w:t>0,00</w:t>
            </w:r>
          </w:p>
        </w:tc>
        <w:tc>
          <w:tcPr>
            <w:tcW w:w="380" w:type="pct"/>
            <w:shd w:val="clear" w:color="auto" w:fill="auto"/>
            <w:noWrap/>
            <w:vAlign w:val="bottom"/>
          </w:tcPr>
          <w:p w:rsidR="00354E62" w:rsidRPr="00A5746B" w:rsidRDefault="00354E62">
            <w:pPr>
              <w:jc w:val="right"/>
              <w:rPr>
                <w:sz w:val="22"/>
              </w:rPr>
            </w:pPr>
            <w:r w:rsidRPr="00A5746B">
              <w:rPr>
                <w:sz w:val="22"/>
              </w:rPr>
              <w:t>0,00</w:t>
            </w:r>
          </w:p>
        </w:tc>
        <w:tc>
          <w:tcPr>
            <w:tcW w:w="380" w:type="pct"/>
            <w:shd w:val="clear" w:color="auto" w:fill="auto"/>
            <w:noWrap/>
            <w:vAlign w:val="bottom"/>
          </w:tcPr>
          <w:p w:rsidR="00354E62" w:rsidRPr="00A5746B" w:rsidRDefault="00354E62">
            <w:pPr>
              <w:jc w:val="right"/>
              <w:rPr>
                <w:sz w:val="22"/>
              </w:rPr>
            </w:pPr>
            <w:r w:rsidRPr="00A5746B">
              <w:rPr>
                <w:sz w:val="22"/>
              </w:rPr>
              <w:t>0,00</w:t>
            </w:r>
          </w:p>
        </w:tc>
      </w:tr>
      <w:tr w:rsidR="00354E62" w:rsidRPr="00A5746B" w:rsidTr="00354E62">
        <w:trPr>
          <w:cantSplit/>
        </w:trPr>
        <w:tc>
          <w:tcPr>
            <w:tcW w:w="237" w:type="pct"/>
            <w:vAlign w:val="center"/>
          </w:tcPr>
          <w:p w:rsidR="00354E62" w:rsidRPr="00A5746B" w:rsidRDefault="00354E62" w:rsidP="00B658EB">
            <w:pPr>
              <w:jc w:val="center"/>
              <w:rPr>
                <w:rFonts w:eastAsia="Times New Roman"/>
                <w:sz w:val="20"/>
                <w:szCs w:val="20"/>
                <w:lang w:eastAsia="ru-RU"/>
              </w:rPr>
            </w:pPr>
            <w:r w:rsidRPr="00A5746B">
              <w:rPr>
                <w:rFonts w:eastAsia="Times New Roman"/>
                <w:sz w:val="20"/>
                <w:szCs w:val="20"/>
                <w:lang w:eastAsia="ru-RU"/>
              </w:rPr>
              <w:t>5.6</w:t>
            </w:r>
          </w:p>
        </w:tc>
        <w:tc>
          <w:tcPr>
            <w:tcW w:w="1616" w:type="pct"/>
            <w:shd w:val="clear" w:color="auto" w:fill="auto"/>
            <w:noWrap/>
            <w:vAlign w:val="bottom"/>
            <w:hideMark/>
          </w:tcPr>
          <w:p w:rsidR="00354E62" w:rsidRPr="00A5746B" w:rsidRDefault="00354E62" w:rsidP="00B658EB">
            <w:pPr>
              <w:rPr>
                <w:sz w:val="20"/>
                <w:szCs w:val="20"/>
              </w:rPr>
            </w:pPr>
            <w:r w:rsidRPr="00A5746B">
              <w:rPr>
                <w:sz w:val="20"/>
                <w:szCs w:val="20"/>
              </w:rPr>
              <w:t>Общепроизводственные расходы:</w:t>
            </w:r>
          </w:p>
        </w:tc>
        <w:tc>
          <w:tcPr>
            <w:tcW w:w="334" w:type="pct"/>
            <w:shd w:val="clear" w:color="auto" w:fill="auto"/>
            <w:noWrap/>
            <w:vAlign w:val="center"/>
            <w:hideMark/>
          </w:tcPr>
          <w:p w:rsidR="00354E62" w:rsidRPr="00A5746B" w:rsidRDefault="00354E62" w:rsidP="00B658EB">
            <w:pPr>
              <w:ind w:left="-136" w:right="-184"/>
              <w:jc w:val="center"/>
              <w:rPr>
                <w:rFonts w:eastAsia="Times New Roman"/>
                <w:sz w:val="20"/>
                <w:szCs w:val="20"/>
                <w:lang w:eastAsia="ru-RU"/>
              </w:rPr>
            </w:pPr>
            <w:r w:rsidRPr="00A5746B">
              <w:rPr>
                <w:rFonts w:eastAsia="Times New Roman"/>
                <w:bCs/>
                <w:sz w:val="20"/>
                <w:szCs w:val="20"/>
                <w:lang w:eastAsia="ru-RU"/>
              </w:rPr>
              <w:t>тыс.руб.</w:t>
            </w:r>
          </w:p>
        </w:tc>
        <w:tc>
          <w:tcPr>
            <w:tcW w:w="381" w:type="pct"/>
            <w:shd w:val="clear" w:color="auto" w:fill="auto"/>
            <w:noWrap/>
            <w:vAlign w:val="bottom"/>
          </w:tcPr>
          <w:p w:rsidR="00354E62" w:rsidRPr="00A5746B" w:rsidRDefault="00354E62">
            <w:pPr>
              <w:jc w:val="right"/>
              <w:rPr>
                <w:sz w:val="22"/>
              </w:rPr>
            </w:pPr>
            <w:r w:rsidRPr="00A5746B">
              <w:rPr>
                <w:sz w:val="22"/>
              </w:rPr>
              <w:t>0,00</w:t>
            </w:r>
          </w:p>
        </w:tc>
        <w:tc>
          <w:tcPr>
            <w:tcW w:w="477" w:type="pct"/>
            <w:shd w:val="clear" w:color="auto" w:fill="auto"/>
            <w:noWrap/>
            <w:vAlign w:val="bottom"/>
          </w:tcPr>
          <w:p w:rsidR="00354E62" w:rsidRPr="00A5746B" w:rsidRDefault="00354E62">
            <w:pPr>
              <w:jc w:val="right"/>
              <w:rPr>
                <w:sz w:val="22"/>
              </w:rPr>
            </w:pPr>
            <w:r w:rsidRPr="00A5746B">
              <w:rPr>
                <w:sz w:val="22"/>
              </w:rPr>
              <w:t>0,00</w:t>
            </w:r>
          </w:p>
        </w:tc>
        <w:tc>
          <w:tcPr>
            <w:tcW w:w="382" w:type="pct"/>
            <w:shd w:val="clear" w:color="auto" w:fill="auto"/>
            <w:noWrap/>
            <w:vAlign w:val="bottom"/>
          </w:tcPr>
          <w:p w:rsidR="00354E62" w:rsidRPr="00A5746B" w:rsidRDefault="00354E62">
            <w:pPr>
              <w:jc w:val="right"/>
              <w:rPr>
                <w:sz w:val="22"/>
              </w:rPr>
            </w:pPr>
            <w:r w:rsidRPr="00A5746B">
              <w:rPr>
                <w:sz w:val="22"/>
              </w:rPr>
              <w:t>0,00</w:t>
            </w:r>
          </w:p>
        </w:tc>
        <w:tc>
          <w:tcPr>
            <w:tcW w:w="381" w:type="pct"/>
            <w:shd w:val="clear" w:color="auto" w:fill="auto"/>
            <w:noWrap/>
            <w:vAlign w:val="bottom"/>
          </w:tcPr>
          <w:p w:rsidR="00354E62" w:rsidRPr="00A5746B" w:rsidRDefault="00354E62">
            <w:pPr>
              <w:jc w:val="right"/>
              <w:rPr>
                <w:sz w:val="22"/>
              </w:rPr>
            </w:pPr>
            <w:r w:rsidRPr="00A5746B">
              <w:rPr>
                <w:sz w:val="22"/>
              </w:rPr>
              <w:t>0,00</w:t>
            </w:r>
          </w:p>
        </w:tc>
        <w:tc>
          <w:tcPr>
            <w:tcW w:w="429" w:type="pct"/>
            <w:shd w:val="clear" w:color="auto" w:fill="auto"/>
            <w:noWrap/>
            <w:vAlign w:val="bottom"/>
          </w:tcPr>
          <w:p w:rsidR="00354E62" w:rsidRPr="00A5746B" w:rsidRDefault="00354E62">
            <w:pPr>
              <w:jc w:val="right"/>
              <w:rPr>
                <w:sz w:val="22"/>
              </w:rPr>
            </w:pPr>
            <w:r w:rsidRPr="00A5746B">
              <w:rPr>
                <w:sz w:val="22"/>
              </w:rPr>
              <w:t>0,00</w:t>
            </w:r>
          </w:p>
        </w:tc>
        <w:tc>
          <w:tcPr>
            <w:tcW w:w="380" w:type="pct"/>
            <w:shd w:val="clear" w:color="auto" w:fill="auto"/>
            <w:noWrap/>
            <w:vAlign w:val="bottom"/>
          </w:tcPr>
          <w:p w:rsidR="00354E62" w:rsidRPr="00A5746B" w:rsidRDefault="00354E62">
            <w:pPr>
              <w:jc w:val="right"/>
              <w:rPr>
                <w:sz w:val="22"/>
              </w:rPr>
            </w:pPr>
            <w:r w:rsidRPr="00A5746B">
              <w:rPr>
                <w:sz w:val="22"/>
              </w:rPr>
              <w:t>0,00</w:t>
            </w:r>
          </w:p>
        </w:tc>
        <w:tc>
          <w:tcPr>
            <w:tcW w:w="380" w:type="pct"/>
            <w:shd w:val="clear" w:color="auto" w:fill="auto"/>
            <w:noWrap/>
            <w:vAlign w:val="bottom"/>
          </w:tcPr>
          <w:p w:rsidR="00354E62" w:rsidRPr="00A5746B" w:rsidRDefault="00354E62">
            <w:pPr>
              <w:jc w:val="right"/>
              <w:rPr>
                <w:sz w:val="22"/>
              </w:rPr>
            </w:pPr>
            <w:r w:rsidRPr="00A5746B">
              <w:rPr>
                <w:sz w:val="22"/>
              </w:rPr>
              <w:t>0,00</w:t>
            </w:r>
          </w:p>
        </w:tc>
      </w:tr>
      <w:tr w:rsidR="00354E62" w:rsidRPr="00A5746B" w:rsidTr="00354E62">
        <w:trPr>
          <w:cantSplit/>
        </w:trPr>
        <w:tc>
          <w:tcPr>
            <w:tcW w:w="237" w:type="pct"/>
            <w:vAlign w:val="center"/>
          </w:tcPr>
          <w:p w:rsidR="00354E62" w:rsidRPr="00A5746B" w:rsidRDefault="00354E62" w:rsidP="00B658EB">
            <w:pPr>
              <w:jc w:val="center"/>
              <w:rPr>
                <w:rFonts w:eastAsia="Times New Roman"/>
                <w:sz w:val="20"/>
                <w:szCs w:val="20"/>
                <w:lang w:eastAsia="ru-RU"/>
              </w:rPr>
            </w:pPr>
            <w:r w:rsidRPr="00A5746B">
              <w:rPr>
                <w:rFonts w:eastAsia="Times New Roman"/>
                <w:sz w:val="20"/>
                <w:szCs w:val="20"/>
                <w:lang w:eastAsia="ru-RU"/>
              </w:rPr>
              <w:t>5.7</w:t>
            </w:r>
          </w:p>
        </w:tc>
        <w:tc>
          <w:tcPr>
            <w:tcW w:w="1616" w:type="pct"/>
            <w:shd w:val="clear" w:color="auto" w:fill="auto"/>
            <w:noWrap/>
            <w:vAlign w:val="bottom"/>
            <w:hideMark/>
          </w:tcPr>
          <w:p w:rsidR="00354E62" w:rsidRPr="00A5746B" w:rsidRDefault="00354E62" w:rsidP="00B658EB">
            <w:pPr>
              <w:rPr>
                <w:sz w:val="20"/>
                <w:szCs w:val="20"/>
              </w:rPr>
            </w:pPr>
            <w:r w:rsidRPr="00A5746B">
              <w:rPr>
                <w:sz w:val="20"/>
                <w:szCs w:val="20"/>
              </w:rPr>
              <w:t>Общехозяйственные расходы:</w:t>
            </w:r>
          </w:p>
        </w:tc>
        <w:tc>
          <w:tcPr>
            <w:tcW w:w="334" w:type="pct"/>
            <w:shd w:val="clear" w:color="auto" w:fill="auto"/>
            <w:noWrap/>
            <w:vAlign w:val="center"/>
            <w:hideMark/>
          </w:tcPr>
          <w:p w:rsidR="00354E62" w:rsidRPr="00A5746B" w:rsidRDefault="00354E62" w:rsidP="00B658EB">
            <w:pPr>
              <w:ind w:left="-136" w:right="-184"/>
              <w:jc w:val="center"/>
              <w:rPr>
                <w:rFonts w:eastAsia="Times New Roman"/>
                <w:sz w:val="20"/>
                <w:szCs w:val="20"/>
                <w:lang w:eastAsia="ru-RU"/>
              </w:rPr>
            </w:pPr>
            <w:r w:rsidRPr="00A5746B">
              <w:rPr>
                <w:rFonts w:eastAsia="Times New Roman"/>
                <w:bCs/>
                <w:sz w:val="20"/>
                <w:szCs w:val="20"/>
                <w:lang w:eastAsia="ru-RU"/>
              </w:rPr>
              <w:t>тыс.руб.</w:t>
            </w:r>
          </w:p>
        </w:tc>
        <w:tc>
          <w:tcPr>
            <w:tcW w:w="381" w:type="pct"/>
            <w:shd w:val="clear" w:color="auto" w:fill="auto"/>
            <w:noWrap/>
            <w:vAlign w:val="bottom"/>
          </w:tcPr>
          <w:p w:rsidR="00354E62" w:rsidRPr="00A5746B" w:rsidRDefault="00354E62">
            <w:pPr>
              <w:jc w:val="right"/>
              <w:rPr>
                <w:sz w:val="22"/>
              </w:rPr>
            </w:pPr>
            <w:r w:rsidRPr="00A5746B">
              <w:rPr>
                <w:sz w:val="22"/>
              </w:rPr>
              <w:t>0,00</w:t>
            </w:r>
          </w:p>
        </w:tc>
        <w:tc>
          <w:tcPr>
            <w:tcW w:w="477" w:type="pct"/>
            <w:shd w:val="clear" w:color="auto" w:fill="auto"/>
            <w:noWrap/>
            <w:vAlign w:val="bottom"/>
          </w:tcPr>
          <w:p w:rsidR="00354E62" w:rsidRPr="00A5746B" w:rsidRDefault="00354E62">
            <w:pPr>
              <w:jc w:val="right"/>
              <w:rPr>
                <w:sz w:val="22"/>
              </w:rPr>
            </w:pPr>
            <w:r w:rsidRPr="00A5746B">
              <w:rPr>
                <w:sz w:val="22"/>
              </w:rPr>
              <w:t>0,00</w:t>
            </w:r>
          </w:p>
        </w:tc>
        <w:tc>
          <w:tcPr>
            <w:tcW w:w="382" w:type="pct"/>
            <w:shd w:val="clear" w:color="auto" w:fill="auto"/>
            <w:noWrap/>
            <w:vAlign w:val="bottom"/>
          </w:tcPr>
          <w:p w:rsidR="00354E62" w:rsidRPr="00A5746B" w:rsidRDefault="00354E62">
            <w:pPr>
              <w:jc w:val="right"/>
              <w:rPr>
                <w:sz w:val="22"/>
              </w:rPr>
            </w:pPr>
            <w:r w:rsidRPr="00A5746B">
              <w:rPr>
                <w:sz w:val="22"/>
              </w:rPr>
              <w:t>0,00</w:t>
            </w:r>
          </w:p>
        </w:tc>
        <w:tc>
          <w:tcPr>
            <w:tcW w:w="381" w:type="pct"/>
            <w:shd w:val="clear" w:color="auto" w:fill="auto"/>
            <w:noWrap/>
            <w:vAlign w:val="bottom"/>
          </w:tcPr>
          <w:p w:rsidR="00354E62" w:rsidRPr="00A5746B" w:rsidRDefault="00354E62">
            <w:pPr>
              <w:jc w:val="right"/>
              <w:rPr>
                <w:sz w:val="22"/>
              </w:rPr>
            </w:pPr>
            <w:r w:rsidRPr="00A5746B">
              <w:rPr>
                <w:sz w:val="22"/>
              </w:rPr>
              <w:t>0,00</w:t>
            </w:r>
          </w:p>
        </w:tc>
        <w:tc>
          <w:tcPr>
            <w:tcW w:w="429" w:type="pct"/>
            <w:shd w:val="clear" w:color="auto" w:fill="auto"/>
            <w:noWrap/>
            <w:vAlign w:val="bottom"/>
          </w:tcPr>
          <w:p w:rsidR="00354E62" w:rsidRPr="00A5746B" w:rsidRDefault="00354E62">
            <w:pPr>
              <w:jc w:val="right"/>
              <w:rPr>
                <w:sz w:val="22"/>
              </w:rPr>
            </w:pPr>
            <w:r w:rsidRPr="00A5746B">
              <w:rPr>
                <w:sz w:val="22"/>
              </w:rPr>
              <w:t>0,00</w:t>
            </w:r>
          </w:p>
        </w:tc>
        <w:tc>
          <w:tcPr>
            <w:tcW w:w="380" w:type="pct"/>
            <w:shd w:val="clear" w:color="auto" w:fill="auto"/>
            <w:noWrap/>
            <w:vAlign w:val="bottom"/>
          </w:tcPr>
          <w:p w:rsidR="00354E62" w:rsidRPr="00A5746B" w:rsidRDefault="00354E62">
            <w:pPr>
              <w:jc w:val="right"/>
              <w:rPr>
                <w:sz w:val="22"/>
              </w:rPr>
            </w:pPr>
            <w:r w:rsidRPr="00A5746B">
              <w:rPr>
                <w:sz w:val="22"/>
              </w:rPr>
              <w:t>0,00</w:t>
            </w:r>
          </w:p>
        </w:tc>
        <w:tc>
          <w:tcPr>
            <w:tcW w:w="380" w:type="pct"/>
            <w:shd w:val="clear" w:color="auto" w:fill="auto"/>
            <w:noWrap/>
            <w:vAlign w:val="bottom"/>
          </w:tcPr>
          <w:p w:rsidR="00354E62" w:rsidRPr="00A5746B" w:rsidRDefault="00354E62">
            <w:pPr>
              <w:jc w:val="right"/>
              <w:rPr>
                <w:sz w:val="22"/>
              </w:rPr>
            </w:pPr>
            <w:r w:rsidRPr="00A5746B">
              <w:rPr>
                <w:sz w:val="22"/>
              </w:rPr>
              <w:t>0,00</w:t>
            </w:r>
          </w:p>
        </w:tc>
      </w:tr>
      <w:tr w:rsidR="00354E62" w:rsidRPr="00A5746B" w:rsidTr="00354E62">
        <w:trPr>
          <w:cantSplit/>
        </w:trPr>
        <w:tc>
          <w:tcPr>
            <w:tcW w:w="237" w:type="pct"/>
            <w:vAlign w:val="center"/>
          </w:tcPr>
          <w:p w:rsidR="00354E62" w:rsidRPr="00A5746B" w:rsidRDefault="00354E62" w:rsidP="00B658EB">
            <w:pPr>
              <w:jc w:val="center"/>
              <w:rPr>
                <w:rFonts w:eastAsia="Times New Roman"/>
                <w:sz w:val="20"/>
                <w:szCs w:val="20"/>
                <w:lang w:eastAsia="ru-RU"/>
              </w:rPr>
            </w:pPr>
            <w:r w:rsidRPr="00A5746B">
              <w:rPr>
                <w:rFonts w:eastAsia="Times New Roman"/>
                <w:sz w:val="20"/>
                <w:szCs w:val="20"/>
                <w:lang w:eastAsia="ru-RU"/>
              </w:rPr>
              <w:t>5.8</w:t>
            </w:r>
          </w:p>
        </w:tc>
        <w:tc>
          <w:tcPr>
            <w:tcW w:w="1616" w:type="pct"/>
            <w:shd w:val="clear" w:color="auto" w:fill="auto"/>
            <w:noWrap/>
            <w:vAlign w:val="bottom"/>
            <w:hideMark/>
          </w:tcPr>
          <w:p w:rsidR="00354E62" w:rsidRPr="00A5746B" w:rsidRDefault="00354E62" w:rsidP="00B658EB">
            <w:pPr>
              <w:rPr>
                <w:sz w:val="20"/>
                <w:szCs w:val="20"/>
              </w:rPr>
            </w:pPr>
            <w:r w:rsidRPr="00A5746B">
              <w:rPr>
                <w:sz w:val="20"/>
                <w:szCs w:val="20"/>
              </w:rPr>
              <w:t>Расходы на капитальный и текущий ремонт осно</w:t>
            </w:r>
            <w:r w:rsidRPr="00A5746B">
              <w:rPr>
                <w:sz w:val="20"/>
                <w:szCs w:val="20"/>
              </w:rPr>
              <w:t>в</w:t>
            </w:r>
            <w:r w:rsidRPr="00A5746B">
              <w:rPr>
                <w:sz w:val="20"/>
                <w:szCs w:val="20"/>
              </w:rPr>
              <w:t>ных производственных средств</w:t>
            </w:r>
          </w:p>
        </w:tc>
        <w:tc>
          <w:tcPr>
            <w:tcW w:w="334" w:type="pct"/>
            <w:shd w:val="clear" w:color="auto" w:fill="auto"/>
            <w:noWrap/>
            <w:vAlign w:val="center"/>
            <w:hideMark/>
          </w:tcPr>
          <w:p w:rsidR="00354E62" w:rsidRPr="00A5746B" w:rsidRDefault="00354E62" w:rsidP="00B658EB">
            <w:pPr>
              <w:ind w:left="-136" w:right="-184"/>
              <w:jc w:val="center"/>
              <w:rPr>
                <w:rFonts w:eastAsia="Times New Roman"/>
                <w:sz w:val="20"/>
                <w:szCs w:val="20"/>
                <w:lang w:eastAsia="ru-RU"/>
              </w:rPr>
            </w:pPr>
            <w:r w:rsidRPr="00A5746B">
              <w:rPr>
                <w:rFonts w:eastAsia="Times New Roman"/>
                <w:bCs/>
                <w:sz w:val="20"/>
                <w:szCs w:val="20"/>
                <w:lang w:eastAsia="ru-RU"/>
              </w:rPr>
              <w:t>тыс.руб.</w:t>
            </w:r>
          </w:p>
        </w:tc>
        <w:tc>
          <w:tcPr>
            <w:tcW w:w="381" w:type="pct"/>
            <w:shd w:val="clear" w:color="auto" w:fill="auto"/>
            <w:noWrap/>
            <w:vAlign w:val="bottom"/>
          </w:tcPr>
          <w:p w:rsidR="00354E62" w:rsidRPr="00A5746B" w:rsidRDefault="00354E62">
            <w:pPr>
              <w:jc w:val="right"/>
              <w:rPr>
                <w:sz w:val="22"/>
              </w:rPr>
            </w:pPr>
            <w:r w:rsidRPr="00A5746B">
              <w:rPr>
                <w:sz w:val="22"/>
              </w:rPr>
              <w:t>5131,49</w:t>
            </w:r>
          </w:p>
        </w:tc>
        <w:tc>
          <w:tcPr>
            <w:tcW w:w="477" w:type="pct"/>
            <w:shd w:val="clear" w:color="auto" w:fill="auto"/>
            <w:noWrap/>
            <w:vAlign w:val="bottom"/>
          </w:tcPr>
          <w:p w:rsidR="00354E62" w:rsidRPr="00A5746B" w:rsidRDefault="00354E62">
            <w:pPr>
              <w:jc w:val="right"/>
              <w:rPr>
                <w:sz w:val="22"/>
              </w:rPr>
            </w:pPr>
            <w:r w:rsidRPr="00A5746B">
              <w:rPr>
                <w:sz w:val="22"/>
              </w:rPr>
              <w:t>5413,99</w:t>
            </w:r>
          </w:p>
        </w:tc>
        <w:tc>
          <w:tcPr>
            <w:tcW w:w="382" w:type="pct"/>
            <w:shd w:val="clear" w:color="auto" w:fill="auto"/>
            <w:noWrap/>
            <w:vAlign w:val="bottom"/>
          </w:tcPr>
          <w:p w:rsidR="00354E62" w:rsidRPr="00A5746B" w:rsidRDefault="00354E62">
            <w:pPr>
              <w:jc w:val="right"/>
              <w:rPr>
                <w:sz w:val="22"/>
              </w:rPr>
            </w:pPr>
            <w:r w:rsidRPr="00A5746B">
              <w:rPr>
                <w:sz w:val="22"/>
              </w:rPr>
              <w:t>5632,32</w:t>
            </w:r>
          </w:p>
        </w:tc>
        <w:tc>
          <w:tcPr>
            <w:tcW w:w="381" w:type="pct"/>
            <w:shd w:val="clear" w:color="auto" w:fill="auto"/>
            <w:noWrap/>
            <w:vAlign w:val="bottom"/>
          </w:tcPr>
          <w:p w:rsidR="00354E62" w:rsidRPr="00A5746B" w:rsidRDefault="00354E62">
            <w:pPr>
              <w:jc w:val="right"/>
              <w:rPr>
                <w:sz w:val="22"/>
              </w:rPr>
            </w:pPr>
            <w:r w:rsidRPr="00A5746B">
              <w:rPr>
                <w:sz w:val="22"/>
              </w:rPr>
              <w:t>5756,23</w:t>
            </w:r>
          </w:p>
        </w:tc>
        <w:tc>
          <w:tcPr>
            <w:tcW w:w="429" w:type="pct"/>
            <w:shd w:val="clear" w:color="auto" w:fill="auto"/>
            <w:noWrap/>
            <w:vAlign w:val="bottom"/>
          </w:tcPr>
          <w:p w:rsidR="00354E62" w:rsidRPr="00A5746B" w:rsidRDefault="00354E62">
            <w:pPr>
              <w:jc w:val="right"/>
              <w:rPr>
                <w:sz w:val="22"/>
              </w:rPr>
            </w:pPr>
            <w:r w:rsidRPr="00A5746B">
              <w:rPr>
                <w:sz w:val="22"/>
              </w:rPr>
              <w:t>5871,36</w:t>
            </w:r>
          </w:p>
        </w:tc>
        <w:tc>
          <w:tcPr>
            <w:tcW w:w="380" w:type="pct"/>
            <w:shd w:val="clear" w:color="auto" w:fill="auto"/>
            <w:noWrap/>
            <w:vAlign w:val="bottom"/>
          </w:tcPr>
          <w:p w:rsidR="00354E62" w:rsidRPr="00A5746B" w:rsidRDefault="00354E62">
            <w:pPr>
              <w:jc w:val="right"/>
              <w:rPr>
                <w:sz w:val="22"/>
              </w:rPr>
            </w:pPr>
            <w:r w:rsidRPr="00A5746B">
              <w:rPr>
                <w:sz w:val="22"/>
              </w:rPr>
              <w:t>5988,79</w:t>
            </w:r>
          </w:p>
        </w:tc>
        <w:tc>
          <w:tcPr>
            <w:tcW w:w="380" w:type="pct"/>
            <w:shd w:val="clear" w:color="auto" w:fill="auto"/>
            <w:noWrap/>
            <w:vAlign w:val="bottom"/>
          </w:tcPr>
          <w:p w:rsidR="00354E62" w:rsidRPr="00A5746B" w:rsidRDefault="00354E62">
            <w:pPr>
              <w:jc w:val="right"/>
              <w:rPr>
                <w:sz w:val="22"/>
              </w:rPr>
            </w:pPr>
            <w:r w:rsidRPr="00A5746B">
              <w:rPr>
                <w:sz w:val="22"/>
              </w:rPr>
              <w:t>6612,10</w:t>
            </w:r>
          </w:p>
        </w:tc>
      </w:tr>
      <w:tr w:rsidR="00354E62" w:rsidRPr="00A5746B" w:rsidTr="00354E62">
        <w:trPr>
          <w:cantSplit/>
        </w:trPr>
        <w:tc>
          <w:tcPr>
            <w:tcW w:w="237" w:type="pct"/>
            <w:vAlign w:val="center"/>
          </w:tcPr>
          <w:p w:rsidR="00354E62" w:rsidRPr="00A5746B" w:rsidRDefault="00354E62" w:rsidP="00B658EB">
            <w:pPr>
              <w:jc w:val="center"/>
              <w:rPr>
                <w:rFonts w:eastAsia="Times New Roman"/>
                <w:sz w:val="20"/>
                <w:szCs w:val="20"/>
                <w:lang w:eastAsia="ru-RU"/>
              </w:rPr>
            </w:pPr>
            <w:r w:rsidRPr="00A5746B">
              <w:rPr>
                <w:rFonts w:eastAsia="Times New Roman"/>
                <w:sz w:val="20"/>
                <w:szCs w:val="20"/>
                <w:lang w:eastAsia="ru-RU"/>
              </w:rPr>
              <w:t>6</w:t>
            </w:r>
          </w:p>
        </w:tc>
        <w:tc>
          <w:tcPr>
            <w:tcW w:w="1616" w:type="pct"/>
            <w:shd w:val="clear" w:color="auto" w:fill="auto"/>
            <w:noWrap/>
            <w:vAlign w:val="bottom"/>
            <w:hideMark/>
          </w:tcPr>
          <w:p w:rsidR="00354E62" w:rsidRPr="00A5746B" w:rsidRDefault="00354E62" w:rsidP="00B658EB">
            <w:pPr>
              <w:rPr>
                <w:sz w:val="20"/>
                <w:szCs w:val="20"/>
              </w:rPr>
            </w:pPr>
            <w:r w:rsidRPr="00A5746B">
              <w:rPr>
                <w:sz w:val="20"/>
                <w:szCs w:val="20"/>
              </w:rPr>
              <w:t>прочие расходы</w:t>
            </w:r>
          </w:p>
        </w:tc>
        <w:tc>
          <w:tcPr>
            <w:tcW w:w="334" w:type="pct"/>
            <w:shd w:val="clear" w:color="auto" w:fill="auto"/>
            <w:noWrap/>
            <w:vAlign w:val="center"/>
            <w:hideMark/>
          </w:tcPr>
          <w:p w:rsidR="00354E62" w:rsidRPr="00A5746B" w:rsidRDefault="00354E62" w:rsidP="00B658EB">
            <w:pPr>
              <w:ind w:left="-136" w:right="-184"/>
              <w:jc w:val="center"/>
              <w:rPr>
                <w:rFonts w:eastAsia="Times New Roman"/>
                <w:sz w:val="20"/>
                <w:szCs w:val="20"/>
                <w:lang w:eastAsia="ru-RU"/>
              </w:rPr>
            </w:pPr>
            <w:r w:rsidRPr="00A5746B">
              <w:rPr>
                <w:rFonts w:eastAsia="Times New Roman"/>
                <w:bCs/>
                <w:sz w:val="20"/>
                <w:szCs w:val="20"/>
                <w:lang w:eastAsia="ru-RU"/>
              </w:rPr>
              <w:t>тыс.руб.</w:t>
            </w:r>
          </w:p>
        </w:tc>
        <w:tc>
          <w:tcPr>
            <w:tcW w:w="381" w:type="pct"/>
            <w:shd w:val="clear" w:color="auto" w:fill="auto"/>
            <w:noWrap/>
            <w:vAlign w:val="bottom"/>
          </w:tcPr>
          <w:p w:rsidR="00354E62" w:rsidRPr="00A5746B" w:rsidRDefault="00354E62">
            <w:pPr>
              <w:jc w:val="right"/>
              <w:rPr>
                <w:sz w:val="22"/>
              </w:rPr>
            </w:pPr>
            <w:r w:rsidRPr="00A5746B">
              <w:rPr>
                <w:sz w:val="22"/>
              </w:rPr>
              <w:t>120,95</w:t>
            </w:r>
          </w:p>
        </w:tc>
        <w:tc>
          <w:tcPr>
            <w:tcW w:w="477" w:type="pct"/>
            <w:shd w:val="clear" w:color="auto" w:fill="auto"/>
            <w:noWrap/>
            <w:vAlign w:val="bottom"/>
          </w:tcPr>
          <w:p w:rsidR="00354E62" w:rsidRPr="00A5746B" w:rsidRDefault="00354E62">
            <w:pPr>
              <w:jc w:val="right"/>
              <w:rPr>
                <w:sz w:val="22"/>
              </w:rPr>
            </w:pPr>
            <w:r w:rsidRPr="00A5746B">
              <w:rPr>
                <w:sz w:val="22"/>
              </w:rPr>
              <w:t>127,60</w:t>
            </w:r>
          </w:p>
        </w:tc>
        <w:tc>
          <w:tcPr>
            <w:tcW w:w="382" w:type="pct"/>
            <w:shd w:val="clear" w:color="auto" w:fill="auto"/>
            <w:noWrap/>
            <w:vAlign w:val="bottom"/>
          </w:tcPr>
          <w:p w:rsidR="00354E62" w:rsidRPr="00A5746B" w:rsidRDefault="00354E62">
            <w:pPr>
              <w:jc w:val="right"/>
              <w:rPr>
                <w:sz w:val="22"/>
              </w:rPr>
            </w:pPr>
            <w:r w:rsidRPr="00A5746B">
              <w:rPr>
                <w:sz w:val="22"/>
              </w:rPr>
              <w:t>132,75</w:t>
            </w:r>
          </w:p>
        </w:tc>
        <w:tc>
          <w:tcPr>
            <w:tcW w:w="381" w:type="pct"/>
            <w:shd w:val="clear" w:color="auto" w:fill="auto"/>
            <w:noWrap/>
            <w:vAlign w:val="bottom"/>
          </w:tcPr>
          <w:p w:rsidR="00354E62" w:rsidRPr="00A5746B" w:rsidRDefault="00354E62">
            <w:pPr>
              <w:jc w:val="right"/>
              <w:rPr>
                <w:sz w:val="22"/>
              </w:rPr>
            </w:pPr>
            <w:r w:rsidRPr="00A5746B">
              <w:rPr>
                <w:sz w:val="22"/>
              </w:rPr>
              <w:t>135,67</w:t>
            </w:r>
          </w:p>
        </w:tc>
        <w:tc>
          <w:tcPr>
            <w:tcW w:w="429" w:type="pct"/>
            <w:shd w:val="clear" w:color="auto" w:fill="auto"/>
            <w:noWrap/>
            <w:vAlign w:val="bottom"/>
          </w:tcPr>
          <w:p w:rsidR="00354E62" w:rsidRPr="00A5746B" w:rsidRDefault="00354E62">
            <w:pPr>
              <w:jc w:val="right"/>
              <w:rPr>
                <w:sz w:val="22"/>
              </w:rPr>
            </w:pPr>
            <w:r w:rsidRPr="00A5746B">
              <w:rPr>
                <w:sz w:val="22"/>
              </w:rPr>
              <w:t>138,38</w:t>
            </w:r>
          </w:p>
        </w:tc>
        <w:tc>
          <w:tcPr>
            <w:tcW w:w="380" w:type="pct"/>
            <w:shd w:val="clear" w:color="auto" w:fill="auto"/>
            <w:noWrap/>
            <w:vAlign w:val="bottom"/>
          </w:tcPr>
          <w:p w:rsidR="00354E62" w:rsidRPr="00A5746B" w:rsidRDefault="00354E62">
            <w:pPr>
              <w:jc w:val="right"/>
              <w:rPr>
                <w:sz w:val="22"/>
              </w:rPr>
            </w:pPr>
            <w:r w:rsidRPr="00A5746B">
              <w:rPr>
                <w:sz w:val="22"/>
              </w:rPr>
              <w:t>141,15</w:t>
            </w:r>
          </w:p>
        </w:tc>
        <w:tc>
          <w:tcPr>
            <w:tcW w:w="380" w:type="pct"/>
            <w:shd w:val="clear" w:color="auto" w:fill="auto"/>
            <w:noWrap/>
            <w:vAlign w:val="bottom"/>
          </w:tcPr>
          <w:p w:rsidR="00354E62" w:rsidRPr="00A5746B" w:rsidRDefault="00354E62">
            <w:pPr>
              <w:jc w:val="right"/>
              <w:rPr>
                <w:sz w:val="22"/>
              </w:rPr>
            </w:pPr>
            <w:r w:rsidRPr="00A5746B">
              <w:rPr>
                <w:sz w:val="22"/>
              </w:rPr>
              <w:t>155,84</w:t>
            </w:r>
          </w:p>
        </w:tc>
      </w:tr>
      <w:tr w:rsidR="00354E62" w:rsidRPr="00A5746B" w:rsidTr="00354E62">
        <w:trPr>
          <w:cantSplit/>
        </w:trPr>
        <w:tc>
          <w:tcPr>
            <w:tcW w:w="237" w:type="pct"/>
            <w:vAlign w:val="center"/>
          </w:tcPr>
          <w:p w:rsidR="00354E62" w:rsidRPr="00A5746B" w:rsidRDefault="00354E62" w:rsidP="00B658EB">
            <w:pPr>
              <w:jc w:val="center"/>
              <w:rPr>
                <w:rFonts w:eastAsia="Times New Roman"/>
                <w:sz w:val="20"/>
                <w:szCs w:val="20"/>
                <w:lang w:eastAsia="ru-RU"/>
              </w:rPr>
            </w:pPr>
            <w:r w:rsidRPr="00A5746B">
              <w:rPr>
                <w:rFonts w:eastAsia="Times New Roman"/>
                <w:sz w:val="20"/>
                <w:szCs w:val="20"/>
                <w:lang w:eastAsia="ru-RU"/>
              </w:rPr>
              <w:t>7</w:t>
            </w:r>
          </w:p>
        </w:tc>
        <w:tc>
          <w:tcPr>
            <w:tcW w:w="1616" w:type="pct"/>
            <w:shd w:val="clear" w:color="auto" w:fill="auto"/>
            <w:noWrap/>
            <w:vAlign w:val="center"/>
            <w:hideMark/>
          </w:tcPr>
          <w:p w:rsidR="00354E62" w:rsidRPr="00A5746B" w:rsidRDefault="00354E62" w:rsidP="00B658EB">
            <w:pPr>
              <w:jc w:val="center"/>
              <w:rPr>
                <w:sz w:val="20"/>
                <w:szCs w:val="20"/>
              </w:rPr>
            </w:pPr>
            <w:r w:rsidRPr="00A5746B">
              <w:rPr>
                <w:sz w:val="20"/>
                <w:szCs w:val="20"/>
              </w:rPr>
              <w:t>Прибыль</w:t>
            </w:r>
          </w:p>
        </w:tc>
        <w:tc>
          <w:tcPr>
            <w:tcW w:w="334" w:type="pct"/>
            <w:shd w:val="clear" w:color="auto" w:fill="auto"/>
            <w:noWrap/>
            <w:vAlign w:val="center"/>
            <w:hideMark/>
          </w:tcPr>
          <w:p w:rsidR="00354E62" w:rsidRPr="00A5746B" w:rsidRDefault="00354E62" w:rsidP="00B658EB">
            <w:pPr>
              <w:ind w:left="-136" w:right="-184"/>
              <w:jc w:val="center"/>
              <w:rPr>
                <w:rFonts w:eastAsia="Times New Roman"/>
                <w:sz w:val="20"/>
                <w:szCs w:val="20"/>
                <w:lang w:eastAsia="ru-RU"/>
              </w:rPr>
            </w:pPr>
            <w:r w:rsidRPr="00A5746B">
              <w:rPr>
                <w:rFonts w:eastAsia="Times New Roman"/>
                <w:bCs/>
                <w:sz w:val="20"/>
                <w:szCs w:val="20"/>
                <w:lang w:eastAsia="ru-RU"/>
              </w:rPr>
              <w:t>тыс.руб.</w:t>
            </w:r>
          </w:p>
        </w:tc>
        <w:tc>
          <w:tcPr>
            <w:tcW w:w="381" w:type="pct"/>
            <w:shd w:val="clear" w:color="auto" w:fill="auto"/>
            <w:noWrap/>
            <w:vAlign w:val="bottom"/>
          </w:tcPr>
          <w:p w:rsidR="00354E62" w:rsidRPr="00A5746B" w:rsidRDefault="00354E62">
            <w:pPr>
              <w:jc w:val="right"/>
              <w:rPr>
                <w:sz w:val="22"/>
              </w:rPr>
            </w:pPr>
            <w:r w:rsidRPr="00A5746B">
              <w:rPr>
                <w:sz w:val="22"/>
              </w:rPr>
              <w:t>296,86</w:t>
            </w:r>
          </w:p>
        </w:tc>
        <w:tc>
          <w:tcPr>
            <w:tcW w:w="477" w:type="pct"/>
            <w:shd w:val="clear" w:color="auto" w:fill="auto"/>
            <w:noWrap/>
            <w:vAlign w:val="bottom"/>
          </w:tcPr>
          <w:p w:rsidR="00354E62" w:rsidRPr="00A5746B" w:rsidRDefault="00354E62">
            <w:pPr>
              <w:jc w:val="right"/>
              <w:rPr>
                <w:sz w:val="22"/>
              </w:rPr>
            </w:pPr>
            <w:r w:rsidRPr="00A5746B">
              <w:rPr>
                <w:sz w:val="22"/>
              </w:rPr>
              <w:t>296,86</w:t>
            </w:r>
          </w:p>
        </w:tc>
        <w:tc>
          <w:tcPr>
            <w:tcW w:w="382" w:type="pct"/>
            <w:shd w:val="clear" w:color="auto" w:fill="auto"/>
            <w:noWrap/>
            <w:vAlign w:val="bottom"/>
          </w:tcPr>
          <w:p w:rsidR="00354E62" w:rsidRPr="00A5746B" w:rsidRDefault="00354E62">
            <w:pPr>
              <w:jc w:val="right"/>
              <w:rPr>
                <w:sz w:val="22"/>
              </w:rPr>
            </w:pPr>
            <w:r w:rsidRPr="00A5746B">
              <w:rPr>
                <w:sz w:val="22"/>
              </w:rPr>
              <w:t>296,86</w:t>
            </w:r>
          </w:p>
        </w:tc>
        <w:tc>
          <w:tcPr>
            <w:tcW w:w="381" w:type="pct"/>
            <w:shd w:val="clear" w:color="auto" w:fill="auto"/>
            <w:noWrap/>
            <w:vAlign w:val="bottom"/>
          </w:tcPr>
          <w:p w:rsidR="00354E62" w:rsidRPr="00A5746B" w:rsidRDefault="00354E62">
            <w:pPr>
              <w:jc w:val="right"/>
              <w:rPr>
                <w:sz w:val="22"/>
              </w:rPr>
            </w:pPr>
            <w:r w:rsidRPr="00A5746B">
              <w:rPr>
                <w:sz w:val="22"/>
              </w:rPr>
              <w:t>296,86</w:t>
            </w:r>
          </w:p>
        </w:tc>
        <w:tc>
          <w:tcPr>
            <w:tcW w:w="429" w:type="pct"/>
            <w:shd w:val="clear" w:color="auto" w:fill="auto"/>
            <w:noWrap/>
            <w:vAlign w:val="bottom"/>
          </w:tcPr>
          <w:p w:rsidR="00354E62" w:rsidRPr="00A5746B" w:rsidRDefault="00354E62">
            <w:pPr>
              <w:jc w:val="right"/>
              <w:rPr>
                <w:sz w:val="22"/>
              </w:rPr>
            </w:pPr>
            <w:r w:rsidRPr="00A5746B">
              <w:rPr>
                <w:sz w:val="22"/>
              </w:rPr>
              <w:t>296,86</w:t>
            </w:r>
          </w:p>
        </w:tc>
        <w:tc>
          <w:tcPr>
            <w:tcW w:w="380" w:type="pct"/>
            <w:shd w:val="clear" w:color="auto" w:fill="auto"/>
            <w:noWrap/>
            <w:vAlign w:val="bottom"/>
          </w:tcPr>
          <w:p w:rsidR="00354E62" w:rsidRPr="00A5746B" w:rsidRDefault="00354E62">
            <w:pPr>
              <w:jc w:val="right"/>
              <w:rPr>
                <w:sz w:val="22"/>
              </w:rPr>
            </w:pPr>
            <w:r w:rsidRPr="00A5746B">
              <w:rPr>
                <w:sz w:val="22"/>
              </w:rPr>
              <w:t>296,86</w:t>
            </w:r>
          </w:p>
        </w:tc>
        <w:tc>
          <w:tcPr>
            <w:tcW w:w="380" w:type="pct"/>
            <w:shd w:val="clear" w:color="auto" w:fill="auto"/>
            <w:noWrap/>
            <w:vAlign w:val="bottom"/>
          </w:tcPr>
          <w:p w:rsidR="00354E62" w:rsidRPr="00A5746B" w:rsidRDefault="00354E62">
            <w:pPr>
              <w:jc w:val="right"/>
              <w:rPr>
                <w:sz w:val="22"/>
              </w:rPr>
            </w:pPr>
            <w:r w:rsidRPr="00A5746B">
              <w:rPr>
                <w:sz w:val="22"/>
              </w:rPr>
              <w:t>296,86</w:t>
            </w:r>
          </w:p>
        </w:tc>
      </w:tr>
      <w:tr w:rsidR="00354E62" w:rsidRPr="00A5746B" w:rsidTr="00354E62">
        <w:trPr>
          <w:cantSplit/>
        </w:trPr>
        <w:tc>
          <w:tcPr>
            <w:tcW w:w="237" w:type="pct"/>
            <w:vAlign w:val="center"/>
          </w:tcPr>
          <w:p w:rsidR="00354E62" w:rsidRPr="00A5746B" w:rsidRDefault="00354E62" w:rsidP="00B658EB">
            <w:pPr>
              <w:jc w:val="center"/>
              <w:rPr>
                <w:rFonts w:eastAsia="Times New Roman"/>
                <w:bCs/>
                <w:sz w:val="20"/>
                <w:szCs w:val="20"/>
                <w:lang w:eastAsia="ru-RU"/>
              </w:rPr>
            </w:pPr>
            <w:r w:rsidRPr="00A5746B">
              <w:rPr>
                <w:rFonts w:eastAsia="Times New Roman"/>
                <w:bCs/>
                <w:sz w:val="20"/>
                <w:szCs w:val="20"/>
                <w:lang w:eastAsia="ru-RU"/>
              </w:rPr>
              <w:t>8</w:t>
            </w:r>
          </w:p>
        </w:tc>
        <w:tc>
          <w:tcPr>
            <w:tcW w:w="1616" w:type="pct"/>
            <w:shd w:val="clear" w:color="auto" w:fill="auto"/>
            <w:noWrap/>
            <w:vAlign w:val="center"/>
            <w:hideMark/>
          </w:tcPr>
          <w:p w:rsidR="00354E62" w:rsidRPr="00A5746B" w:rsidRDefault="00354E62" w:rsidP="00B658EB">
            <w:pPr>
              <w:jc w:val="center"/>
              <w:rPr>
                <w:sz w:val="20"/>
                <w:szCs w:val="20"/>
              </w:rPr>
            </w:pPr>
            <w:r w:rsidRPr="00A5746B">
              <w:rPr>
                <w:sz w:val="20"/>
                <w:szCs w:val="20"/>
              </w:rPr>
              <w:t>Необходимая валовая выручка от вида деятельности</w:t>
            </w:r>
          </w:p>
        </w:tc>
        <w:tc>
          <w:tcPr>
            <w:tcW w:w="334" w:type="pct"/>
            <w:shd w:val="clear" w:color="auto" w:fill="auto"/>
            <w:noWrap/>
            <w:vAlign w:val="center"/>
            <w:hideMark/>
          </w:tcPr>
          <w:p w:rsidR="00354E62" w:rsidRPr="00A5746B" w:rsidRDefault="00354E62" w:rsidP="00B658EB">
            <w:pPr>
              <w:ind w:left="-136" w:right="-184"/>
              <w:jc w:val="center"/>
              <w:rPr>
                <w:rFonts w:eastAsia="Times New Roman"/>
                <w:sz w:val="20"/>
                <w:szCs w:val="20"/>
                <w:lang w:eastAsia="ru-RU"/>
              </w:rPr>
            </w:pPr>
            <w:r w:rsidRPr="00A5746B">
              <w:rPr>
                <w:rFonts w:eastAsia="Times New Roman"/>
                <w:bCs/>
                <w:sz w:val="20"/>
                <w:szCs w:val="20"/>
                <w:lang w:eastAsia="ru-RU"/>
              </w:rPr>
              <w:t>тыс.руб.</w:t>
            </w:r>
          </w:p>
        </w:tc>
        <w:tc>
          <w:tcPr>
            <w:tcW w:w="381" w:type="pct"/>
            <w:shd w:val="clear" w:color="auto" w:fill="auto"/>
            <w:noWrap/>
            <w:vAlign w:val="bottom"/>
          </w:tcPr>
          <w:p w:rsidR="00354E62" w:rsidRPr="00A5746B" w:rsidRDefault="00354E62">
            <w:pPr>
              <w:jc w:val="right"/>
              <w:rPr>
                <w:sz w:val="22"/>
              </w:rPr>
            </w:pPr>
            <w:r w:rsidRPr="00A5746B">
              <w:rPr>
                <w:sz w:val="22"/>
              </w:rPr>
              <w:t>13084,74</w:t>
            </w:r>
          </w:p>
        </w:tc>
        <w:tc>
          <w:tcPr>
            <w:tcW w:w="477" w:type="pct"/>
            <w:shd w:val="clear" w:color="auto" w:fill="auto"/>
            <w:noWrap/>
            <w:vAlign w:val="bottom"/>
          </w:tcPr>
          <w:p w:rsidR="00354E62" w:rsidRPr="00A5746B" w:rsidRDefault="00354E62">
            <w:pPr>
              <w:jc w:val="right"/>
              <w:rPr>
                <w:sz w:val="22"/>
              </w:rPr>
            </w:pPr>
            <w:r w:rsidRPr="00A5746B">
              <w:rPr>
                <w:sz w:val="22"/>
              </w:rPr>
              <w:t>12563,14</w:t>
            </w:r>
          </w:p>
        </w:tc>
        <w:tc>
          <w:tcPr>
            <w:tcW w:w="382" w:type="pct"/>
            <w:shd w:val="clear" w:color="auto" w:fill="auto"/>
            <w:noWrap/>
            <w:vAlign w:val="bottom"/>
          </w:tcPr>
          <w:p w:rsidR="00354E62" w:rsidRPr="00A5746B" w:rsidRDefault="00354E62">
            <w:pPr>
              <w:jc w:val="right"/>
              <w:rPr>
                <w:sz w:val="22"/>
              </w:rPr>
            </w:pPr>
            <w:r w:rsidRPr="00A5746B">
              <w:rPr>
                <w:sz w:val="22"/>
              </w:rPr>
              <w:t>13100,24</w:t>
            </w:r>
          </w:p>
        </w:tc>
        <w:tc>
          <w:tcPr>
            <w:tcW w:w="381" w:type="pct"/>
            <w:shd w:val="clear" w:color="auto" w:fill="auto"/>
            <w:noWrap/>
            <w:vAlign w:val="bottom"/>
          </w:tcPr>
          <w:p w:rsidR="00354E62" w:rsidRPr="00A5746B" w:rsidRDefault="00354E62">
            <w:pPr>
              <w:jc w:val="right"/>
              <w:rPr>
                <w:sz w:val="22"/>
              </w:rPr>
            </w:pPr>
            <w:r w:rsidRPr="00A5746B">
              <w:rPr>
                <w:sz w:val="22"/>
              </w:rPr>
              <w:t>13478,04</w:t>
            </w:r>
          </w:p>
        </w:tc>
        <w:tc>
          <w:tcPr>
            <w:tcW w:w="429" w:type="pct"/>
            <w:shd w:val="clear" w:color="auto" w:fill="auto"/>
            <w:noWrap/>
            <w:vAlign w:val="bottom"/>
          </w:tcPr>
          <w:p w:rsidR="00354E62" w:rsidRPr="00A5746B" w:rsidRDefault="00354E62">
            <w:pPr>
              <w:jc w:val="right"/>
              <w:rPr>
                <w:sz w:val="22"/>
              </w:rPr>
            </w:pPr>
            <w:r w:rsidRPr="00A5746B">
              <w:rPr>
                <w:sz w:val="22"/>
              </w:rPr>
              <w:t>13865,39</w:t>
            </w:r>
          </w:p>
        </w:tc>
        <w:tc>
          <w:tcPr>
            <w:tcW w:w="380" w:type="pct"/>
            <w:shd w:val="clear" w:color="auto" w:fill="auto"/>
            <w:noWrap/>
            <w:vAlign w:val="bottom"/>
          </w:tcPr>
          <w:p w:rsidR="00354E62" w:rsidRPr="00A5746B" w:rsidRDefault="00354E62">
            <w:pPr>
              <w:jc w:val="right"/>
              <w:rPr>
                <w:sz w:val="22"/>
              </w:rPr>
            </w:pPr>
            <w:r w:rsidRPr="00A5746B">
              <w:rPr>
                <w:sz w:val="22"/>
              </w:rPr>
              <w:t>14247,97</w:t>
            </w:r>
          </w:p>
        </w:tc>
        <w:tc>
          <w:tcPr>
            <w:tcW w:w="380" w:type="pct"/>
            <w:shd w:val="clear" w:color="auto" w:fill="auto"/>
            <w:noWrap/>
            <w:vAlign w:val="bottom"/>
          </w:tcPr>
          <w:p w:rsidR="00354E62" w:rsidRPr="00A5746B" w:rsidRDefault="00354E62">
            <w:pPr>
              <w:jc w:val="right"/>
              <w:rPr>
                <w:sz w:val="22"/>
              </w:rPr>
            </w:pPr>
            <w:r w:rsidRPr="00A5746B">
              <w:rPr>
                <w:sz w:val="22"/>
              </w:rPr>
              <w:t>16210,02</w:t>
            </w:r>
          </w:p>
        </w:tc>
      </w:tr>
      <w:tr w:rsidR="00354E62" w:rsidRPr="00A5746B" w:rsidTr="00354E62">
        <w:trPr>
          <w:cantSplit/>
        </w:trPr>
        <w:tc>
          <w:tcPr>
            <w:tcW w:w="237" w:type="pct"/>
            <w:vAlign w:val="center"/>
          </w:tcPr>
          <w:p w:rsidR="00354E62" w:rsidRPr="00A5746B" w:rsidRDefault="00354E62" w:rsidP="00B658EB">
            <w:pPr>
              <w:jc w:val="center"/>
              <w:rPr>
                <w:rFonts w:eastAsia="Times New Roman"/>
                <w:bCs/>
                <w:sz w:val="20"/>
                <w:szCs w:val="20"/>
                <w:lang w:eastAsia="ru-RU"/>
              </w:rPr>
            </w:pPr>
            <w:r w:rsidRPr="00A5746B">
              <w:rPr>
                <w:rFonts w:eastAsia="Times New Roman"/>
                <w:bCs/>
                <w:sz w:val="20"/>
                <w:szCs w:val="20"/>
                <w:lang w:eastAsia="ru-RU"/>
              </w:rPr>
              <w:t>9</w:t>
            </w:r>
          </w:p>
        </w:tc>
        <w:tc>
          <w:tcPr>
            <w:tcW w:w="1616" w:type="pct"/>
            <w:shd w:val="clear" w:color="auto" w:fill="auto"/>
            <w:noWrap/>
            <w:vAlign w:val="center"/>
          </w:tcPr>
          <w:p w:rsidR="00354E62" w:rsidRPr="00A5746B" w:rsidRDefault="00354E62" w:rsidP="00B658EB">
            <w:pPr>
              <w:jc w:val="center"/>
              <w:rPr>
                <w:sz w:val="20"/>
                <w:szCs w:val="20"/>
              </w:rPr>
            </w:pPr>
            <w:r w:rsidRPr="00A5746B">
              <w:rPr>
                <w:rFonts w:eastAsia="Times New Roman"/>
                <w:sz w:val="20"/>
                <w:szCs w:val="20"/>
                <w:lang w:eastAsia="ru-RU"/>
              </w:rPr>
              <w:t>Оценочная стоимость производства тепла</w:t>
            </w:r>
          </w:p>
        </w:tc>
        <w:tc>
          <w:tcPr>
            <w:tcW w:w="334" w:type="pct"/>
            <w:shd w:val="clear" w:color="auto" w:fill="auto"/>
            <w:vAlign w:val="center"/>
          </w:tcPr>
          <w:p w:rsidR="00354E62" w:rsidRPr="00A5746B" w:rsidRDefault="00354E62" w:rsidP="00B658EB">
            <w:pPr>
              <w:ind w:left="-136" w:right="-184"/>
              <w:jc w:val="center"/>
              <w:rPr>
                <w:rFonts w:eastAsia="Times New Roman"/>
                <w:bCs/>
                <w:sz w:val="20"/>
                <w:szCs w:val="20"/>
                <w:lang w:eastAsia="ru-RU"/>
              </w:rPr>
            </w:pPr>
            <w:r w:rsidRPr="00A5746B">
              <w:rPr>
                <w:rFonts w:eastAsia="Times New Roman"/>
                <w:bCs/>
                <w:sz w:val="20"/>
                <w:szCs w:val="20"/>
                <w:lang w:eastAsia="ru-RU"/>
              </w:rPr>
              <w:t>руб./Гкал</w:t>
            </w:r>
          </w:p>
        </w:tc>
        <w:tc>
          <w:tcPr>
            <w:tcW w:w="381" w:type="pct"/>
            <w:shd w:val="clear" w:color="auto" w:fill="auto"/>
            <w:noWrap/>
            <w:vAlign w:val="bottom"/>
          </w:tcPr>
          <w:p w:rsidR="00354E62" w:rsidRPr="00A5746B" w:rsidRDefault="00354E62">
            <w:pPr>
              <w:jc w:val="right"/>
              <w:rPr>
                <w:sz w:val="22"/>
              </w:rPr>
            </w:pPr>
            <w:r w:rsidRPr="00A5746B">
              <w:rPr>
                <w:sz w:val="22"/>
              </w:rPr>
              <w:t>11963,88</w:t>
            </w:r>
          </w:p>
        </w:tc>
        <w:tc>
          <w:tcPr>
            <w:tcW w:w="477" w:type="pct"/>
            <w:shd w:val="clear" w:color="auto" w:fill="auto"/>
            <w:noWrap/>
            <w:vAlign w:val="bottom"/>
          </w:tcPr>
          <w:p w:rsidR="00354E62" w:rsidRPr="00A5746B" w:rsidRDefault="00354E62">
            <w:pPr>
              <w:jc w:val="right"/>
              <w:rPr>
                <w:sz w:val="22"/>
              </w:rPr>
            </w:pPr>
            <w:r w:rsidRPr="00A5746B">
              <w:rPr>
                <w:sz w:val="22"/>
              </w:rPr>
              <w:t>11486,96</w:t>
            </w:r>
          </w:p>
        </w:tc>
        <w:tc>
          <w:tcPr>
            <w:tcW w:w="382" w:type="pct"/>
            <w:shd w:val="clear" w:color="auto" w:fill="auto"/>
            <w:noWrap/>
            <w:vAlign w:val="bottom"/>
          </w:tcPr>
          <w:p w:rsidR="00354E62" w:rsidRPr="00A5746B" w:rsidRDefault="00354E62">
            <w:pPr>
              <w:jc w:val="right"/>
              <w:rPr>
                <w:sz w:val="22"/>
              </w:rPr>
            </w:pPr>
            <w:r w:rsidRPr="00A5746B">
              <w:rPr>
                <w:sz w:val="22"/>
              </w:rPr>
              <w:t>11978,05</w:t>
            </w:r>
          </w:p>
        </w:tc>
        <w:tc>
          <w:tcPr>
            <w:tcW w:w="381" w:type="pct"/>
            <w:shd w:val="clear" w:color="auto" w:fill="auto"/>
            <w:noWrap/>
            <w:vAlign w:val="bottom"/>
          </w:tcPr>
          <w:p w:rsidR="00354E62" w:rsidRPr="00A5746B" w:rsidRDefault="00354E62">
            <w:pPr>
              <w:jc w:val="right"/>
              <w:rPr>
                <w:sz w:val="22"/>
              </w:rPr>
            </w:pPr>
            <w:r w:rsidRPr="00A5746B">
              <w:rPr>
                <w:sz w:val="22"/>
              </w:rPr>
              <w:t>12323,49</w:t>
            </w:r>
          </w:p>
        </w:tc>
        <w:tc>
          <w:tcPr>
            <w:tcW w:w="429" w:type="pct"/>
            <w:shd w:val="clear" w:color="auto" w:fill="auto"/>
            <w:noWrap/>
            <w:vAlign w:val="bottom"/>
          </w:tcPr>
          <w:p w:rsidR="00354E62" w:rsidRPr="00A5746B" w:rsidRDefault="00354E62">
            <w:pPr>
              <w:jc w:val="right"/>
              <w:rPr>
                <w:sz w:val="22"/>
              </w:rPr>
            </w:pPr>
            <w:r w:rsidRPr="00A5746B">
              <w:rPr>
                <w:sz w:val="22"/>
              </w:rPr>
              <w:t>12677,65</w:t>
            </w:r>
          </w:p>
        </w:tc>
        <w:tc>
          <w:tcPr>
            <w:tcW w:w="380" w:type="pct"/>
            <w:shd w:val="clear" w:color="auto" w:fill="auto"/>
            <w:noWrap/>
            <w:vAlign w:val="bottom"/>
          </w:tcPr>
          <w:p w:rsidR="00354E62" w:rsidRPr="00A5746B" w:rsidRDefault="00354E62">
            <w:pPr>
              <w:jc w:val="right"/>
              <w:rPr>
                <w:sz w:val="22"/>
              </w:rPr>
            </w:pPr>
            <w:r w:rsidRPr="00A5746B">
              <w:rPr>
                <w:sz w:val="22"/>
              </w:rPr>
              <w:t>13027,47</w:t>
            </w:r>
          </w:p>
        </w:tc>
        <w:tc>
          <w:tcPr>
            <w:tcW w:w="380" w:type="pct"/>
            <w:shd w:val="clear" w:color="auto" w:fill="auto"/>
            <w:noWrap/>
            <w:vAlign w:val="bottom"/>
          </w:tcPr>
          <w:p w:rsidR="00354E62" w:rsidRPr="00A5746B" w:rsidRDefault="00354E62">
            <w:pPr>
              <w:jc w:val="right"/>
              <w:rPr>
                <w:sz w:val="22"/>
              </w:rPr>
            </w:pPr>
            <w:r w:rsidRPr="00A5746B">
              <w:rPr>
                <w:sz w:val="22"/>
              </w:rPr>
              <w:t>14821,44</w:t>
            </w:r>
          </w:p>
        </w:tc>
      </w:tr>
    </w:tbl>
    <w:p w:rsidR="00B658EB" w:rsidRPr="00A5746B" w:rsidRDefault="00B658EB" w:rsidP="00B658EB">
      <w:pPr>
        <w:pStyle w:val="Affb"/>
        <w:ind w:firstLine="0"/>
        <w:rPr>
          <w:sz w:val="22"/>
        </w:rPr>
      </w:pPr>
      <w:r w:rsidRPr="00A5746B">
        <w:rPr>
          <w:sz w:val="22"/>
        </w:rPr>
        <w:t>*- Прогнозирование</w:t>
      </w:r>
      <w:r w:rsidRPr="00A5746B">
        <w:rPr>
          <w:spacing w:val="1"/>
          <w:sz w:val="22"/>
        </w:rPr>
        <w:t xml:space="preserve"> </w:t>
      </w:r>
      <w:r w:rsidRPr="00A5746B">
        <w:rPr>
          <w:sz w:val="22"/>
        </w:rPr>
        <w:t>финансово-хозяйственной</w:t>
      </w:r>
      <w:r w:rsidRPr="00A5746B">
        <w:rPr>
          <w:spacing w:val="1"/>
          <w:sz w:val="22"/>
        </w:rPr>
        <w:t xml:space="preserve"> </w:t>
      </w:r>
      <w:r w:rsidRPr="00A5746B">
        <w:rPr>
          <w:sz w:val="22"/>
        </w:rPr>
        <w:t>деятельности</w:t>
      </w:r>
      <w:r w:rsidRPr="00A5746B">
        <w:rPr>
          <w:spacing w:val="1"/>
          <w:sz w:val="22"/>
        </w:rPr>
        <w:t xml:space="preserve"> </w:t>
      </w:r>
      <w:r w:rsidRPr="00A5746B">
        <w:rPr>
          <w:sz w:val="22"/>
        </w:rPr>
        <w:t>Теплоснабжающей</w:t>
      </w:r>
      <w:r w:rsidRPr="00A5746B">
        <w:rPr>
          <w:spacing w:val="1"/>
          <w:sz w:val="22"/>
        </w:rPr>
        <w:t xml:space="preserve"> </w:t>
      </w:r>
      <w:r w:rsidRPr="00A5746B">
        <w:rPr>
          <w:sz w:val="22"/>
        </w:rPr>
        <w:t>организации</w:t>
      </w:r>
      <w:r w:rsidRPr="00A5746B">
        <w:rPr>
          <w:spacing w:val="1"/>
          <w:sz w:val="22"/>
        </w:rPr>
        <w:t xml:space="preserve"> </w:t>
      </w:r>
      <w:r w:rsidRPr="00A5746B">
        <w:rPr>
          <w:sz w:val="22"/>
        </w:rPr>
        <w:t>проводится на основе фактических</w:t>
      </w:r>
      <w:r w:rsidRPr="00A5746B">
        <w:rPr>
          <w:spacing w:val="1"/>
          <w:sz w:val="22"/>
        </w:rPr>
        <w:t xml:space="preserve"> </w:t>
      </w:r>
      <w:r w:rsidRPr="00A5746B">
        <w:rPr>
          <w:sz w:val="22"/>
        </w:rPr>
        <w:t>показателей</w:t>
      </w:r>
      <w:r w:rsidRPr="00A5746B">
        <w:rPr>
          <w:spacing w:val="1"/>
          <w:sz w:val="22"/>
        </w:rPr>
        <w:t xml:space="preserve"> </w:t>
      </w:r>
      <w:r w:rsidRPr="00A5746B">
        <w:rPr>
          <w:sz w:val="22"/>
        </w:rPr>
        <w:t>финансово-хозяйственной</w:t>
      </w:r>
      <w:r w:rsidRPr="00A5746B">
        <w:rPr>
          <w:spacing w:val="1"/>
          <w:sz w:val="22"/>
        </w:rPr>
        <w:t xml:space="preserve"> </w:t>
      </w:r>
      <w:r w:rsidRPr="00A5746B">
        <w:rPr>
          <w:sz w:val="22"/>
        </w:rPr>
        <w:t>деятельности за базовый период регулирования и утверждённый период регулирования на</w:t>
      </w:r>
      <w:r w:rsidRPr="00A5746B">
        <w:rPr>
          <w:spacing w:val="-57"/>
          <w:sz w:val="22"/>
        </w:rPr>
        <w:t xml:space="preserve"> </w:t>
      </w:r>
      <w:r w:rsidRPr="00A5746B">
        <w:rPr>
          <w:sz w:val="22"/>
        </w:rPr>
        <w:t>момент разработки схемы теплоснабжения. В кач</w:t>
      </w:r>
      <w:r w:rsidRPr="00A5746B">
        <w:rPr>
          <w:sz w:val="22"/>
        </w:rPr>
        <w:t>е</w:t>
      </w:r>
      <w:r w:rsidRPr="00A5746B">
        <w:rPr>
          <w:sz w:val="22"/>
        </w:rPr>
        <w:t>стве исходных данных принимаются с данные портала по</w:t>
      </w:r>
      <w:r w:rsidRPr="00A5746B">
        <w:rPr>
          <w:spacing w:val="1"/>
          <w:sz w:val="22"/>
        </w:rPr>
        <w:t xml:space="preserve"> </w:t>
      </w:r>
      <w:r w:rsidRPr="00A5746B">
        <w:rPr>
          <w:sz w:val="22"/>
        </w:rPr>
        <w:t>раскрытию информации, подлежащих свободному доступу (</w:t>
      </w:r>
      <w:hyperlink r:id="rId74">
        <w:r w:rsidRPr="00A5746B">
          <w:rPr>
            <w:sz w:val="22"/>
            <w:u w:val="single"/>
          </w:rPr>
          <w:t>http://ri.eias.ru</w:t>
        </w:r>
      </w:hyperlink>
      <w:r w:rsidRPr="00A5746B">
        <w:rPr>
          <w:sz w:val="22"/>
        </w:rPr>
        <w:t>) и данные от</w:t>
      </w:r>
      <w:r w:rsidRPr="00A5746B">
        <w:rPr>
          <w:spacing w:val="1"/>
          <w:sz w:val="22"/>
        </w:rPr>
        <w:t xml:space="preserve"> </w:t>
      </w:r>
      <w:r w:rsidRPr="00A5746B">
        <w:rPr>
          <w:sz w:val="22"/>
        </w:rPr>
        <w:t>ТСО.</w:t>
      </w:r>
      <w:r w:rsidRPr="00A5746B">
        <w:rPr>
          <w:spacing w:val="1"/>
          <w:sz w:val="22"/>
        </w:rPr>
        <w:t xml:space="preserve"> </w:t>
      </w:r>
    </w:p>
    <w:p w:rsidR="00B658EB" w:rsidRPr="00A5746B" w:rsidRDefault="00B658EB"/>
    <w:p w:rsidR="00AE3EE1" w:rsidRPr="00A5746B" w:rsidRDefault="00AE3EE1"/>
    <w:p w:rsidR="00AE3EE1" w:rsidRPr="00A5746B" w:rsidRDefault="00AE3EE1"/>
    <w:p w:rsidR="00AE3EE1" w:rsidRPr="00A5746B" w:rsidRDefault="00AE3EE1"/>
    <w:p w:rsidR="00B658EB" w:rsidRPr="00A5746B" w:rsidRDefault="00B658EB" w:rsidP="00B658EB">
      <w:pPr>
        <w:pStyle w:val="aff9"/>
        <w:spacing w:line="240" w:lineRule="auto"/>
        <w:rPr>
          <w:rStyle w:val="ed"/>
          <w:szCs w:val="24"/>
        </w:rPr>
      </w:pPr>
      <w:r w:rsidRPr="00A5746B">
        <w:lastRenderedPageBreak/>
        <w:t xml:space="preserve">Таблица </w:t>
      </w:r>
      <w:fldSimple w:instr=" SEQ Таблица \* ARABIC ">
        <w:r w:rsidR="00A5746B" w:rsidRPr="00A5746B">
          <w:rPr>
            <w:noProof/>
          </w:rPr>
          <w:t>69</w:t>
        </w:r>
      </w:fldSimple>
      <w:r w:rsidRPr="00A5746B">
        <w:t xml:space="preserve"> - Тарифно-балансовые модели т</w:t>
      </w:r>
      <w:r w:rsidRPr="00A5746B">
        <w:rPr>
          <w:rStyle w:val="ed"/>
          <w:szCs w:val="24"/>
        </w:rPr>
        <w:t>еплоснабжения потребителей Муниципального округа «Ярский район», в зоне действия ОАО «РЖД»</w:t>
      </w:r>
    </w:p>
    <w:tbl>
      <w:tblPr>
        <w:tblW w:w="492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8"/>
        <w:gridCol w:w="4800"/>
        <w:gridCol w:w="1037"/>
        <w:gridCol w:w="1090"/>
        <w:gridCol w:w="1414"/>
        <w:gridCol w:w="1131"/>
        <w:gridCol w:w="1129"/>
        <w:gridCol w:w="1277"/>
        <w:gridCol w:w="1129"/>
        <w:gridCol w:w="1134"/>
      </w:tblGrid>
      <w:tr w:rsidR="00354E62" w:rsidRPr="00A5746B" w:rsidTr="00354E62">
        <w:trPr>
          <w:cantSplit/>
          <w:tblHeader/>
        </w:trPr>
        <w:tc>
          <w:tcPr>
            <w:tcW w:w="238" w:type="pct"/>
            <w:vAlign w:val="center"/>
          </w:tcPr>
          <w:p w:rsidR="00354E62" w:rsidRPr="00A5746B" w:rsidRDefault="00354E62" w:rsidP="00B658EB">
            <w:pPr>
              <w:jc w:val="center"/>
              <w:rPr>
                <w:rFonts w:eastAsia="Times New Roman"/>
                <w:bCs/>
                <w:sz w:val="20"/>
                <w:szCs w:val="20"/>
                <w:lang w:eastAsia="ru-RU"/>
              </w:rPr>
            </w:pPr>
            <w:r w:rsidRPr="00A5746B">
              <w:rPr>
                <w:rFonts w:eastAsia="Times New Roman"/>
                <w:bCs/>
                <w:sz w:val="20"/>
                <w:szCs w:val="20"/>
                <w:lang w:eastAsia="ru-RU"/>
              </w:rPr>
              <w:t>№ п/п</w:t>
            </w:r>
          </w:p>
        </w:tc>
        <w:tc>
          <w:tcPr>
            <w:tcW w:w="1615" w:type="pct"/>
            <w:shd w:val="clear" w:color="auto" w:fill="auto"/>
            <w:noWrap/>
            <w:vAlign w:val="center"/>
            <w:hideMark/>
          </w:tcPr>
          <w:p w:rsidR="00354E62" w:rsidRPr="00A5746B" w:rsidRDefault="00354E62" w:rsidP="00B658EB">
            <w:pPr>
              <w:jc w:val="center"/>
              <w:rPr>
                <w:rFonts w:eastAsia="Times New Roman"/>
                <w:bCs/>
                <w:sz w:val="20"/>
                <w:szCs w:val="20"/>
                <w:lang w:eastAsia="ru-RU"/>
              </w:rPr>
            </w:pPr>
            <w:r w:rsidRPr="00A5746B">
              <w:rPr>
                <w:rFonts w:eastAsia="Times New Roman"/>
                <w:bCs/>
                <w:sz w:val="20"/>
                <w:szCs w:val="20"/>
                <w:lang w:eastAsia="ru-RU"/>
              </w:rPr>
              <w:t>Наименование</w:t>
            </w:r>
          </w:p>
        </w:tc>
        <w:tc>
          <w:tcPr>
            <w:tcW w:w="349" w:type="pct"/>
            <w:shd w:val="clear" w:color="auto" w:fill="auto"/>
            <w:noWrap/>
            <w:vAlign w:val="center"/>
            <w:hideMark/>
          </w:tcPr>
          <w:p w:rsidR="00354E62" w:rsidRPr="00A5746B" w:rsidRDefault="00354E62" w:rsidP="00B658EB">
            <w:pPr>
              <w:ind w:left="-136" w:right="-184"/>
              <w:jc w:val="center"/>
              <w:rPr>
                <w:rFonts w:eastAsia="Times New Roman"/>
                <w:bCs/>
                <w:sz w:val="20"/>
                <w:szCs w:val="20"/>
                <w:lang w:eastAsia="ru-RU"/>
              </w:rPr>
            </w:pPr>
            <w:r w:rsidRPr="00A5746B">
              <w:rPr>
                <w:rFonts w:eastAsia="Times New Roman"/>
                <w:bCs/>
                <w:sz w:val="20"/>
                <w:szCs w:val="20"/>
                <w:lang w:eastAsia="ru-RU"/>
              </w:rPr>
              <w:t>Ед. измер</w:t>
            </w:r>
            <w:r w:rsidRPr="00A5746B">
              <w:rPr>
                <w:rFonts w:eastAsia="Times New Roman"/>
                <w:bCs/>
                <w:sz w:val="20"/>
                <w:szCs w:val="20"/>
                <w:lang w:eastAsia="ru-RU"/>
              </w:rPr>
              <w:t>е</w:t>
            </w:r>
            <w:r w:rsidRPr="00A5746B">
              <w:rPr>
                <w:rFonts w:eastAsia="Times New Roman"/>
                <w:bCs/>
                <w:sz w:val="20"/>
                <w:szCs w:val="20"/>
                <w:lang w:eastAsia="ru-RU"/>
              </w:rPr>
              <w:t>ния</w:t>
            </w:r>
          </w:p>
        </w:tc>
        <w:tc>
          <w:tcPr>
            <w:tcW w:w="367" w:type="pct"/>
            <w:shd w:val="clear" w:color="auto" w:fill="auto"/>
            <w:noWrap/>
            <w:vAlign w:val="center"/>
          </w:tcPr>
          <w:p w:rsidR="00354E62" w:rsidRPr="00A5746B" w:rsidRDefault="00354E62" w:rsidP="00354E62">
            <w:pPr>
              <w:ind w:left="-63" w:right="-154"/>
              <w:jc w:val="center"/>
              <w:rPr>
                <w:rFonts w:eastAsia="Times New Roman"/>
                <w:sz w:val="20"/>
                <w:szCs w:val="20"/>
                <w:lang w:eastAsia="ru-RU"/>
              </w:rPr>
            </w:pPr>
            <w:r w:rsidRPr="00A5746B">
              <w:rPr>
                <w:rFonts w:eastAsia="Times New Roman"/>
                <w:sz w:val="20"/>
                <w:szCs w:val="20"/>
                <w:lang w:eastAsia="ru-RU"/>
              </w:rPr>
              <w:t>2022</w:t>
            </w:r>
          </w:p>
        </w:tc>
        <w:tc>
          <w:tcPr>
            <w:tcW w:w="476" w:type="pct"/>
            <w:shd w:val="clear" w:color="auto" w:fill="auto"/>
            <w:noWrap/>
            <w:vAlign w:val="center"/>
          </w:tcPr>
          <w:p w:rsidR="00354E62" w:rsidRPr="00A5746B" w:rsidRDefault="00354E62" w:rsidP="00354E62">
            <w:pPr>
              <w:jc w:val="center"/>
              <w:rPr>
                <w:rFonts w:eastAsia="Times New Roman"/>
                <w:sz w:val="22"/>
                <w:lang w:eastAsia="ru-RU"/>
              </w:rPr>
            </w:pPr>
            <w:r w:rsidRPr="00A5746B">
              <w:rPr>
                <w:rFonts w:eastAsia="Times New Roman"/>
                <w:sz w:val="22"/>
                <w:lang w:eastAsia="ru-RU"/>
              </w:rPr>
              <w:t>2023</w:t>
            </w:r>
          </w:p>
        </w:tc>
        <w:tc>
          <w:tcPr>
            <w:tcW w:w="381" w:type="pct"/>
            <w:shd w:val="clear" w:color="auto" w:fill="auto"/>
            <w:noWrap/>
            <w:vAlign w:val="center"/>
          </w:tcPr>
          <w:p w:rsidR="00354E62" w:rsidRPr="00A5746B" w:rsidRDefault="00354E62" w:rsidP="00354E62">
            <w:pPr>
              <w:jc w:val="center"/>
              <w:rPr>
                <w:rFonts w:eastAsia="Times New Roman"/>
                <w:sz w:val="22"/>
                <w:lang w:eastAsia="ru-RU"/>
              </w:rPr>
            </w:pPr>
            <w:r w:rsidRPr="00A5746B">
              <w:rPr>
                <w:rFonts w:eastAsia="Times New Roman"/>
                <w:sz w:val="22"/>
                <w:lang w:eastAsia="ru-RU"/>
              </w:rPr>
              <w:t>2024</w:t>
            </w:r>
          </w:p>
        </w:tc>
        <w:tc>
          <w:tcPr>
            <w:tcW w:w="380" w:type="pct"/>
            <w:shd w:val="clear" w:color="auto" w:fill="auto"/>
            <w:noWrap/>
            <w:vAlign w:val="center"/>
          </w:tcPr>
          <w:p w:rsidR="00354E62" w:rsidRPr="00A5746B" w:rsidRDefault="00354E62" w:rsidP="00354E62">
            <w:pPr>
              <w:jc w:val="center"/>
              <w:rPr>
                <w:rFonts w:eastAsia="Times New Roman"/>
                <w:sz w:val="22"/>
                <w:lang w:eastAsia="ru-RU"/>
              </w:rPr>
            </w:pPr>
            <w:r w:rsidRPr="00A5746B">
              <w:rPr>
                <w:rFonts w:eastAsia="Times New Roman"/>
                <w:sz w:val="22"/>
                <w:lang w:eastAsia="ru-RU"/>
              </w:rPr>
              <w:t>2025</w:t>
            </w:r>
          </w:p>
        </w:tc>
        <w:tc>
          <w:tcPr>
            <w:tcW w:w="430" w:type="pct"/>
            <w:shd w:val="clear" w:color="auto" w:fill="auto"/>
            <w:noWrap/>
            <w:vAlign w:val="center"/>
          </w:tcPr>
          <w:p w:rsidR="00354E62" w:rsidRPr="00A5746B" w:rsidRDefault="00354E62" w:rsidP="00354E62">
            <w:pPr>
              <w:jc w:val="center"/>
              <w:rPr>
                <w:rFonts w:eastAsia="Times New Roman"/>
                <w:sz w:val="22"/>
                <w:lang w:eastAsia="ru-RU"/>
              </w:rPr>
            </w:pPr>
            <w:r w:rsidRPr="00A5746B">
              <w:rPr>
                <w:rFonts w:eastAsia="Times New Roman"/>
                <w:sz w:val="22"/>
                <w:lang w:eastAsia="ru-RU"/>
              </w:rPr>
              <w:t>2026</w:t>
            </w:r>
          </w:p>
        </w:tc>
        <w:tc>
          <w:tcPr>
            <w:tcW w:w="380" w:type="pct"/>
            <w:shd w:val="clear" w:color="auto" w:fill="auto"/>
            <w:noWrap/>
            <w:vAlign w:val="center"/>
          </w:tcPr>
          <w:p w:rsidR="00354E62" w:rsidRPr="00A5746B" w:rsidRDefault="00354E62" w:rsidP="00354E62">
            <w:pPr>
              <w:jc w:val="center"/>
              <w:rPr>
                <w:rFonts w:eastAsia="Times New Roman"/>
                <w:sz w:val="22"/>
                <w:lang w:eastAsia="ru-RU"/>
              </w:rPr>
            </w:pPr>
            <w:r w:rsidRPr="00A5746B">
              <w:rPr>
                <w:rFonts w:eastAsia="Times New Roman"/>
                <w:sz w:val="22"/>
                <w:lang w:eastAsia="ru-RU"/>
              </w:rPr>
              <w:t>2027</w:t>
            </w:r>
          </w:p>
        </w:tc>
        <w:tc>
          <w:tcPr>
            <w:tcW w:w="382" w:type="pct"/>
            <w:shd w:val="clear" w:color="auto" w:fill="auto"/>
            <w:noWrap/>
            <w:vAlign w:val="center"/>
          </w:tcPr>
          <w:p w:rsidR="00354E62" w:rsidRPr="00A5746B" w:rsidRDefault="00354E62" w:rsidP="00354E62">
            <w:pPr>
              <w:jc w:val="center"/>
              <w:rPr>
                <w:rFonts w:eastAsia="Times New Roman"/>
                <w:sz w:val="22"/>
                <w:lang w:eastAsia="ru-RU"/>
              </w:rPr>
            </w:pPr>
            <w:r w:rsidRPr="00A5746B">
              <w:rPr>
                <w:rFonts w:eastAsia="Times New Roman"/>
                <w:sz w:val="22"/>
                <w:lang w:eastAsia="ru-RU"/>
              </w:rPr>
              <w:t>2028-2032</w:t>
            </w:r>
          </w:p>
        </w:tc>
      </w:tr>
      <w:tr w:rsidR="00354E62" w:rsidRPr="00A5746B" w:rsidTr="00354E62">
        <w:trPr>
          <w:cantSplit/>
        </w:trPr>
        <w:tc>
          <w:tcPr>
            <w:tcW w:w="238" w:type="pct"/>
            <w:vAlign w:val="center"/>
          </w:tcPr>
          <w:p w:rsidR="00354E62" w:rsidRPr="00A5746B" w:rsidRDefault="00354E62" w:rsidP="00B658EB">
            <w:pPr>
              <w:jc w:val="center"/>
              <w:rPr>
                <w:rFonts w:eastAsia="Times New Roman"/>
                <w:bCs/>
                <w:sz w:val="20"/>
                <w:szCs w:val="20"/>
                <w:lang w:eastAsia="ru-RU"/>
              </w:rPr>
            </w:pPr>
            <w:r w:rsidRPr="00A5746B">
              <w:rPr>
                <w:rFonts w:eastAsia="Times New Roman"/>
                <w:bCs/>
                <w:sz w:val="20"/>
                <w:szCs w:val="20"/>
                <w:lang w:eastAsia="ru-RU"/>
              </w:rPr>
              <w:t>1</w:t>
            </w:r>
          </w:p>
        </w:tc>
        <w:tc>
          <w:tcPr>
            <w:tcW w:w="1615" w:type="pct"/>
            <w:shd w:val="clear" w:color="auto" w:fill="auto"/>
            <w:noWrap/>
            <w:vAlign w:val="center"/>
            <w:hideMark/>
          </w:tcPr>
          <w:p w:rsidR="00354E62" w:rsidRPr="00A5746B" w:rsidRDefault="00354E62" w:rsidP="00B658EB">
            <w:pPr>
              <w:jc w:val="center"/>
              <w:rPr>
                <w:rFonts w:eastAsia="Times New Roman"/>
                <w:sz w:val="20"/>
                <w:szCs w:val="20"/>
                <w:lang w:eastAsia="ru-RU"/>
              </w:rPr>
            </w:pPr>
            <w:r w:rsidRPr="00A5746B">
              <w:rPr>
                <w:rFonts w:eastAsia="Times New Roman"/>
                <w:sz w:val="20"/>
                <w:szCs w:val="20"/>
                <w:lang w:eastAsia="ru-RU"/>
              </w:rPr>
              <w:t>Производство тепловой энергии</w:t>
            </w:r>
          </w:p>
        </w:tc>
        <w:tc>
          <w:tcPr>
            <w:tcW w:w="349" w:type="pct"/>
            <w:shd w:val="clear" w:color="auto" w:fill="auto"/>
            <w:noWrap/>
            <w:vAlign w:val="center"/>
            <w:hideMark/>
          </w:tcPr>
          <w:p w:rsidR="00354E62" w:rsidRPr="00A5746B" w:rsidRDefault="00354E62" w:rsidP="00B658EB">
            <w:pPr>
              <w:ind w:left="-136" w:right="-184"/>
              <w:jc w:val="center"/>
              <w:rPr>
                <w:rFonts w:eastAsia="Times New Roman"/>
                <w:sz w:val="20"/>
                <w:szCs w:val="20"/>
                <w:lang w:eastAsia="ru-RU"/>
              </w:rPr>
            </w:pPr>
            <w:r w:rsidRPr="00A5746B">
              <w:rPr>
                <w:rFonts w:eastAsia="Times New Roman"/>
                <w:sz w:val="20"/>
                <w:szCs w:val="20"/>
                <w:lang w:eastAsia="ru-RU"/>
              </w:rPr>
              <w:t>Гкал</w:t>
            </w:r>
          </w:p>
        </w:tc>
        <w:tc>
          <w:tcPr>
            <w:tcW w:w="367" w:type="pct"/>
            <w:shd w:val="clear" w:color="auto" w:fill="auto"/>
            <w:noWrap/>
            <w:vAlign w:val="bottom"/>
          </w:tcPr>
          <w:p w:rsidR="00354E62" w:rsidRPr="00A5746B" w:rsidRDefault="00354E62">
            <w:pPr>
              <w:jc w:val="right"/>
              <w:rPr>
                <w:sz w:val="22"/>
              </w:rPr>
            </w:pPr>
            <w:r w:rsidRPr="00A5746B">
              <w:rPr>
                <w:sz w:val="22"/>
              </w:rPr>
              <w:t>2319,3</w:t>
            </w:r>
          </w:p>
        </w:tc>
        <w:tc>
          <w:tcPr>
            <w:tcW w:w="476" w:type="pct"/>
            <w:shd w:val="clear" w:color="auto" w:fill="auto"/>
            <w:noWrap/>
            <w:vAlign w:val="bottom"/>
          </w:tcPr>
          <w:p w:rsidR="00354E62" w:rsidRPr="00A5746B" w:rsidRDefault="00354E62">
            <w:pPr>
              <w:jc w:val="right"/>
              <w:rPr>
                <w:sz w:val="22"/>
              </w:rPr>
            </w:pPr>
            <w:r w:rsidRPr="00A5746B">
              <w:rPr>
                <w:sz w:val="22"/>
              </w:rPr>
              <w:t>2308,7</w:t>
            </w:r>
          </w:p>
        </w:tc>
        <w:tc>
          <w:tcPr>
            <w:tcW w:w="381" w:type="pct"/>
            <w:shd w:val="clear" w:color="auto" w:fill="auto"/>
            <w:noWrap/>
            <w:vAlign w:val="bottom"/>
          </w:tcPr>
          <w:p w:rsidR="00354E62" w:rsidRPr="00A5746B" w:rsidRDefault="00354E62">
            <w:pPr>
              <w:jc w:val="right"/>
              <w:rPr>
                <w:sz w:val="22"/>
              </w:rPr>
            </w:pPr>
            <w:r w:rsidRPr="00A5746B">
              <w:rPr>
                <w:sz w:val="22"/>
              </w:rPr>
              <w:t>2298,1</w:t>
            </w:r>
          </w:p>
        </w:tc>
        <w:tc>
          <w:tcPr>
            <w:tcW w:w="380" w:type="pct"/>
            <w:shd w:val="clear" w:color="auto" w:fill="auto"/>
            <w:noWrap/>
            <w:vAlign w:val="bottom"/>
          </w:tcPr>
          <w:p w:rsidR="00354E62" w:rsidRPr="00A5746B" w:rsidRDefault="00354E62">
            <w:pPr>
              <w:jc w:val="right"/>
              <w:rPr>
                <w:sz w:val="22"/>
              </w:rPr>
            </w:pPr>
            <w:r w:rsidRPr="00A5746B">
              <w:rPr>
                <w:sz w:val="22"/>
              </w:rPr>
              <w:t>2287,6</w:t>
            </w:r>
          </w:p>
        </w:tc>
        <w:tc>
          <w:tcPr>
            <w:tcW w:w="430" w:type="pct"/>
            <w:shd w:val="clear" w:color="auto" w:fill="auto"/>
            <w:noWrap/>
            <w:vAlign w:val="bottom"/>
          </w:tcPr>
          <w:p w:rsidR="00354E62" w:rsidRPr="00A5746B" w:rsidRDefault="00354E62">
            <w:pPr>
              <w:jc w:val="right"/>
              <w:rPr>
                <w:sz w:val="22"/>
              </w:rPr>
            </w:pPr>
            <w:r w:rsidRPr="00A5746B">
              <w:rPr>
                <w:sz w:val="22"/>
              </w:rPr>
              <w:t>2277,1</w:t>
            </w:r>
          </w:p>
        </w:tc>
        <w:tc>
          <w:tcPr>
            <w:tcW w:w="380" w:type="pct"/>
            <w:shd w:val="clear" w:color="auto" w:fill="auto"/>
            <w:noWrap/>
            <w:vAlign w:val="bottom"/>
          </w:tcPr>
          <w:p w:rsidR="00354E62" w:rsidRPr="00A5746B" w:rsidRDefault="00354E62">
            <w:pPr>
              <w:jc w:val="right"/>
              <w:rPr>
                <w:sz w:val="22"/>
              </w:rPr>
            </w:pPr>
            <w:r w:rsidRPr="00A5746B">
              <w:rPr>
                <w:sz w:val="22"/>
              </w:rPr>
              <w:t>2266,7</w:t>
            </w:r>
          </w:p>
        </w:tc>
        <w:tc>
          <w:tcPr>
            <w:tcW w:w="382" w:type="pct"/>
            <w:shd w:val="clear" w:color="auto" w:fill="auto"/>
            <w:noWrap/>
            <w:vAlign w:val="bottom"/>
          </w:tcPr>
          <w:p w:rsidR="00354E62" w:rsidRPr="00A5746B" w:rsidRDefault="00354E62">
            <w:pPr>
              <w:jc w:val="right"/>
              <w:rPr>
                <w:sz w:val="22"/>
              </w:rPr>
            </w:pPr>
            <w:r w:rsidRPr="00A5746B">
              <w:rPr>
                <w:sz w:val="22"/>
              </w:rPr>
              <w:t>2266,7</w:t>
            </w:r>
          </w:p>
        </w:tc>
      </w:tr>
      <w:tr w:rsidR="00354E62" w:rsidRPr="00A5746B" w:rsidTr="00354E62">
        <w:trPr>
          <w:cantSplit/>
        </w:trPr>
        <w:tc>
          <w:tcPr>
            <w:tcW w:w="238" w:type="pct"/>
            <w:vAlign w:val="center"/>
          </w:tcPr>
          <w:p w:rsidR="00354E62" w:rsidRPr="00A5746B" w:rsidRDefault="00354E62" w:rsidP="00B658EB">
            <w:pPr>
              <w:jc w:val="center"/>
              <w:rPr>
                <w:rFonts w:eastAsia="Times New Roman"/>
                <w:bCs/>
                <w:sz w:val="20"/>
                <w:szCs w:val="20"/>
                <w:lang w:eastAsia="ru-RU"/>
              </w:rPr>
            </w:pPr>
            <w:r w:rsidRPr="00A5746B">
              <w:rPr>
                <w:rFonts w:eastAsia="Times New Roman"/>
                <w:bCs/>
                <w:sz w:val="20"/>
                <w:szCs w:val="20"/>
                <w:lang w:eastAsia="ru-RU"/>
              </w:rPr>
              <w:t>2</w:t>
            </w:r>
          </w:p>
        </w:tc>
        <w:tc>
          <w:tcPr>
            <w:tcW w:w="1615" w:type="pct"/>
            <w:shd w:val="clear" w:color="auto" w:fill="auto"/>
            <w:noWrap/>
            <w:vAlign w:val="center"/>
            <w:hideMark/>
          </w:tcPr>
          <w:p w:rsidR="00354E62" w:rsidRPr="00A5746B" w:rsidRDefault="00354E62" w:rsidP="00B658EB">
            <w:pPr>
              <w:jc w:val="center"/>
              <w:rPr>
                <w:rFonts w:eastAsia="Times New Roman"/>
                <w:sz w:val="20"/>
                <w:szCs w:val="20"/>
                <w:lang w:eastAsia="ru-RU"/>
              </w:rPr>
            </w:pPr>
            <w:r w:rsidRPr="00A5746B">
              <w:rPr>
                <w:rFonts w:eastAsia="Times New Roman"/>
                <w:sz w:val="20"/>
                <w:szCs w:val="20"/>
                <w:lang w:eastAsia="ru-RU"/>
              </w:rPr>
              <w:t>Собственные нужды</w:t>
            </w:r>
          </w:p>
        </w:tc>
        <w:tc>
          <w:tcPr>
            <w:tcW w:w="349" w:type="pct"/>
            <w:shd w:val="clear" w:color="auto" w:fill="auto"/>
            <w:noWrap/>
            <w:vAlign w:val="center"/>
            <w:hideMark/>
          </w:tcPr>
          <w:p w:rsidR="00354E62" w:rsidRPr="00A5746B" w:rsidRDefault="00354E62" w:rsidP="00B658EB">
            <w:pPr>
              <w:ind w:left="-136" w:right="-184"/>
              <w:jc w:val="center"/>
              <w:rPr>
                <w:rFonts w:eastAsia="Times New Roman"/>
                <w:sz w:val="20"/>
                <w:szCs w:val="20"/>
                <w:lang w:eastAsia="ru-RU"/>
              </w:rPr>
            </w:pPr>
            <w:r w:rsidRPr="00A5746B">
              <w:rPr>
                <w:rFonts w:eastAsia="Times New Roman"/>
                <w:sz w:val="20"/>
                <w:szCs w:val="20"/>
                <w:lang w:eastAsia="ru-RU"/>
              </w:rPr>
              <w:t>Гкал</w:t>
            </w:r>
          </w:p>
        </w:tc>
        <w:tc>
          <w:tcPr>
            <w:tcW w:w="367" w:type="pct"/>
            <w:shd w:val="clear" w:color="auto" w:fill="auto"/>
            <w:noWrap/>
            <w:vAlign w:val="bottom"/>
          </w:tcPr>
          <w:p w:rsidR="00354E62" w:rsidRPr="00A5746B" w:rsidRDefault="00354E62">
            <w:pPr>
              <w:jc w:val="right"/>
              <w:rPr>
                <w:sz w:val="22"/>
              </w:rPr>
            </w:pPr>
            <w:r w:rsidRPr="00A5746B">
              <w:rPr>
                <w:sz w:val="22"/>
              </w:rPr>
              <w:t>0,0</w:t>
            </w:r>
          </w:p>
        </w:tc>
        <w:tc>
          <w:tcPr>
            <w:tcW w:w="476" w:type="pct"/>
            <w:shd w:val="clear" w:color="auto" w:fill="auto"/>
            <w:noWrap/>
            <w:vAlign w:val="bottom"/>
          </w:tcPr>
          <w:p w:rsidR="00354E62" w:rsidRPr="00A5746B" w:rsidRDefault="00354E62">
            <w:pPr>
              <w:jc w:val="right"/>
              <w:rPr>
                <w:sz w:val="22"/>
              </w:rPr>
            </w:pPr>
            <w:r w:rsidRPr="00A5746B">
              <w:rPr>
                <w:sz w:val="22"/>
              </w:rPr>
              <w:t>0,0</w:t>
            </w:r>
          </w:p>
        </w:tc>
        <w:tc>
          <w:tcPr>
            <w:tcW w:w="381" w:type="pct"/>
            <w:shd w:val="clear" w:color="auto" w:fill="auto"/>
            <w:noWrap/>
            <w:vAlign w:val="bottom"/>
          </w:tcPr>
          <w:p w:rsidR="00354E62" w:rsidRPr="00A5746B" w:rsidRDefault="00354E62">
            <w:pPr>
              <w:jc w:val="right"/>
              <w:rPr>
                <w:sz w:val="22"/>
              </w:rPr>
            </w:pPr>
            <w:r w:rsidRPr="00A5746B">
              <w:rPr>
                <w:sz w:val="22"/>
              </w:rPr>
              <w:t>0,0</w:t>
            </w:r>
          </w:p>
        </w:tc>
        <w:tc>
          <w:tcPr>
            <w:tcW w:w="380" w:type="pct"/>
            <w:shd w:val="clear" w:color="auto" w:fill="auto"/>
            <w:noWrap/>
            <w:vAlign w:val="bottom"/>
          </w:tcPr>
          <w:p w:rsidR="00354E62" w:rsidRPr="00A5746B" w:rsidRDefault="00354E62">
            <w:pPr>
              <w:jc w:val="right"/>
              <w:rPr>
                <w:sz w:val="22"/>
              </w:rPr>
            </w:pPr>
            <w:r w:rsidRPr="00A5746B">
              <w:rPr>
                <w:sz w:val="22"/>
              </w:rPr>
              <w:t>0,0</w:t>
            </w:r>
          </w:p>
        </w:tc>
        <w:tc>
          <w:tcPr>
            <w:tcW w:w="430" w:type="pct"/>
            <w:shd w:val="clear" w:color="auto" w:fill="auto"/>
            <w:noWrap/>
            <w:vAlign w:val="bottom"/>
          </w:tcPr>
          <w:p w:rsidR="00354E62" w:rsidRPr="00A5746B" w:rsidRDefault="00354E62">
            <w:pPr>
              <w:jc w:val="right"/>
              <w:rPr>
                <w:sz w:val="22"/>
              </w:rPr>
            </w:pPr>
            <w:r w:rsidRPr="00A5746B">
              <w:rPr>
                <w:sz w:val="22"/>
              </w:rPr>
              <w:t>0,0</w:t>
            </w:r>
          </w:p>
        </w:tc>
        <w:tc>
          <w:tcPr>
            <w:tcW w:w="380" w:type="pct"/>
            <w:shd w:val="clear" w:color="auto" w:fill="auto"/>
            <w:noWrap/>
            <w:vAlign w:val="bottom"/>
          </w:tcPr>
          <w:p w:rsidR="00354E62" w:rsidRPr="00A5746B" w:rsidRDefault="00354E62">
            <w:pPr>
              <w:jc w:val="right"/>
              <w:rPr>
                <w:sz w:val="22"/>
              </w:rPr>
            </w:pPr>
            <w:r w:rsidRPr="00A5746B">
              <w:rPr>
                <w:sz w:val="22"/>
              </w:rPr>
              <w:t>0,0</w:t>
            </w:r>
          </w:p>
        </w:tc>
        <w:tc>
          <w:tcPr>
            <w:tcW w:w="382" w:type="pct"/>
            <w:shd w:val="clear" w:color="auto" w:fill="auto"/>
            <w:noWrap/>
            <w:vAlign w:val="bottom"/>
          </w:tcPr>
          <w:p w:rsidR="00354E62" w:rsidRPr="00A5746B" w:rsidRDefault="00354E62">
            <w:pPr>
              <w:jc w:val="right"/>
              <w:rPr>
                <w:sz w:val="22"/>
              </w:rPr>
            </w:pPr>
            <w:r w:rsidRPr="00A5746B">
              <w:rPr>
                <w:sz w:val="22"/>
              </w:rPr>
              <w:t>0,0</w:t>
            </w:r>
          </w:p>
        </w:tc>
      </w:tr>
      <w:tr w:rsidR="00354E62" w:rsidRPr="00A5746B" w:rsidTr="00354E62">
        <w:trPr>
          <w:cantSplit/>
        </w:trPr>
        <w:tc>
          <w:tcPr>
            <w:tcW w:w="238" w:type="pct"/>
            <w:vAlign w:val="center"/>
          </w:tcPr>
          <w:p w:rsidR="00354E62" w:rsidRPr="00A5746B" w:rsidRDefault="00354E62" w:rsidP="00B658EB">
            <w:pPr>
              <w:jc w:val="center"/>
              <w:rPr>
                <w:rFonts w:eastAsia="Times New Roman"/>
                <w:bCs/>
                <w:sz w:val="20"/>
                <w:szCs w:val="20"/>
                <w:lang w:eastAsia="ru-RU"/>
              </w:rPr>
            </w:pPr>
            <w:r w:rsidRPr="00A5746B">
              <w:rPr>
                <w:rFonts w:eastAsia="Times New Roman"/>
                <w:bCs/>
                <w:sz w:val="20"/>
                <w:szCs w:val="20"/>
                <w:lang w:eastAsia="ru-RU"/>
              </w:rPr>
              <w:t>3</w:t>
            </w:r>
          </w:p>
        </w:tc>
        <w:tc>
          <w:tcPr>
            <w:tcW w:w="1615" w:type="pct"/>
            <w:shd w:val="clear" w:color="auto" w:fill="auto"/>
            <w:noWrap/>
            <w:vAlign w:val="center"/>
            <w:hideMark/>
          </w:tcPr>
          <w:p w:rsidR="00354E62" w:rsidRPr="00A5746B" w:rsidRDefault="00354E62" w:rsidP="00B658EB">
            <w:pPr>
              <w:jc w:val="center"/>
              <w:rPr>
                <w:rFonts w:eastAsia="Times New Roman"/>
                <w:sz w:val="20"/>
                <w:szCs w:val="20"/>
                <w:lang w:eastAsia="ru-RU"/>
              </w:rPr>
            </w:pPr>
            <w:r w:rsidRPr="00A5746B">
              <w:rPr>
                <w:rFonts w:eastAsia="Times New Roman"/>
                <w:sz w:val="20"/>
                <w:szCs w:val="20"/>
                <w:lang w:eastAsia="ru-RU"/>
              </w:rPr>
              <w:t>Потери в тепловой сети</w:t>
            </w:r>
          </w:p>
        </w:tc>
        <w:tc>
          <w:tcPr>
            <w:tcW w:w="349" w:type="pct"/>
            <w:shd w:val="clear" w:color="auto" w:fill="auto"/>
            <w:noWrap/>
            <w:vAlign w:val="center"/>
            <w:hideMark/>
          </w:tcPr>
          <w:p w:rsidR="00354E62" w:rsidRPr="00A5746B" w:rsidRDefault="00354E62" w:rsidP="00B658EB">
            <w:pPr>
              <w:ind w:left="-136" w:right="-184"/>
              <w:jc w:val="center"/>
              <w:rPr>
                <w:rFonts w:eastAsia="Times New Roman"/>
                <w:sz w:val="20"/>
                <w:szCs w:val="20"/>
                <w:lang w:eastAsia="ru-RU"/>
              </w:rPr>
            </w:pPr>
            <w:r w:rsidRPr="00A5746B">
              <w:rPr>
                <w:rFonts w:eastAsia="Times New Roman"/>
                <w:sz w:val="20"/>
                <w:szCs w:val="20"/>
                <w:lang w:eastAsia="ru-RU"/>
              </w:rPr>
              <w:t>Гкал</w:t>
            </w:r>
          </w:p>
        </w:tc>
        <w:tc>
          <w:tcPr>
            <w:tcW w:w="367" w:type="pct"/>
            <w:shd w:val="clear" w:color="auto" w:fill="auto"/>
            <w:noWrap/>
            <w:vAlign w:val="bottom"/>
          </w:tcPr>
          <w:p w:rsidR="00354E62" w:rsidRPr="00A5746B" w:rsidRDefault="00354E62">
            <w:pPr>
              <w:jc w:val="right"/>
              <w:rPr>
                <w:sz w:val="22"/>
              </w:rPr>
            </w:pPr>
            <w:r w:rsidRPr="00A5746B">
              <w:rPr>
                <w:sz w:val="22"/>
              </w:rPr>
              <w:t>2126,3</w:t>
            </w:r>
          </w:p>
        </w:tc>
        <w:tc>
          <w:tcPr>
            <w:tcW w:w="476" w:type="pct"/>
            <w:shd w:val="clear" w:color="auto" w:fill="auto"/>
            <w:noWrap/>
            <w:vAlign w:val="bottom"/>
          </w:tcPr>
          <w:p w:rsidR="00354E62" w:rsidRPr="00A5746B" w:rsidRDefault="00354E62">
            <w:pPr>
              <w:jc w:val="right"/>
              <w:rPr>
                <w:sz w:val="22"/>
              </w:rPr>
            </w:pPr>
            <w:r w:rsidRPr="00A5746B">
              <w:rPr>
                <w:sz w:val="22"/>
              </w:rPr>
              <w:t>2115,7</w:t>
            </w:r>
          </w:p>
        </w:tc>
        <w:tc>
          <w:tcPr>
            <w:tcW w:w="381" w:type="pct"/>
            <w:shd w:val="clear" w:color="auto" w:fill="auto"/>
            <w:noWrap/>
            <w:vAlign w:val="bottom"/>
          </w:tcPr>
          <w:p w:rsidR="00354E62" w:rsidRPr="00A5746B" w:rsidRDefault="00354E62">
            <w:pPr>
              <w:jc w:val="right"/>
              <w:rPr>
                <w:sz w:val="22"/>
              </w:rPr>
            </w:pPr>
            <w:r w:rsidRPr="00A5746B">
              <w:rPr>
                <w:sz w:val="22"/>
              </w:rPr>
              <w:t>2105,1</w:t>
            </w:r>
          </w:p>
        </w:tc>
        <w:tc>
          <w:tcPr>
            <w:tcW w:w="380" w:type="pct"/>
            <w:shd w:val="clear" w:color="auto" w:fill="auto"/>
            <w:noWrap/>
            <w:vAlign w:val="bottom"/>
          </w:tcPr>
          <w:p w:rsidR="00354E62" w:rsidRPr="00A5746B" w:rsidRDefault="00354E62">
            <w:pPr>
              <w:jc w:val="right"/>
              <w:rPr>
                <w:sz w:val="22"/>
              </w:rPr>
            </w:pPr>
            <w:r w:rsidRPr="00A5746B">
              <w:rPr>
                <w:sz w:val="22"/>
              </w:rPr>
              <w:t>2094,6</w:t>
            </w:r>
          </w:p>
        </w:tc>
        <w:tc>
          <w:tcPr>
            <w:tcW w:w="430" w:type="pct"/>
            <w:shd w:val="clear" w:color="auto" w:fill="auto"/>
            <w:noWrap/>
            <w:vAlign w:val="bottom"/>
          </w:tcPr>
          <w:p w:rsidR="00354E62" w:rsidRPr="00A5746B" w:rsidRDefault="00354E62">
            <w:pPr>
              <w:jc w:val="right"/>
              <w:rPr>
                <w:sz w:val="22"/>
              </w:rPr>
            </w:pPr>
            <w:r w:rsidRPr="00A5746B">
              <w:rPr>
                <w:sz w:val="22"/>
              </w:rPr>
              <w:t>2084,1</w:t>
            </w:r>
          </w:p>
        </w:tc>
        <w:tc>
          <w:tcPr>
            <w:tcW w:w="380" w:type="pct"/>
            <w:shd w:val="clear" w:color="auto" w:fill="auto"/>
            <w:noWrap/>
            <w:vAlign w:val="bottom"/>
          </w:tcPr>
          <w:p w:rsidR="00354E62" w:rsidRPr="00A5746B" w:rsidRDefault="00354E62">
            <w:pPr>
              <w:jc w:val="right"/>
              <w:rPr>
                <w:sz w:val="22"/>
              </w:rPr>
            </w:pPr>
            <w:r w:rsidRPr="00A5746B">
              <w:rPr>
                <w:sz w:val="22"/>
              </w:rPr>
              <w:t>2073,7</w:t>
            </w:r>
          </w:p>
        </w:tc>
        <w:tc>
          <w:tcPr>
            <w:tcW w:w="382" w:type="pct"/>
            <w:shd w:val="clear" w:color="auto" w:fill="auto"/>
            <w:noWrap/>
            <w:vAlign w:val="bottom"/>
          </w:tcPr>
          <w:p w:rsidR="00354E62" w:rsidRPr="00A5746B" w:rsidRDefault="00354E62">
            <w:pPr>
              <w:jc w:val="right"/>
              <w:rPr>
                <w:sz w:val="22"/>
              </w:rPr>
            </w:pPr>
            <w:r w:rsidRPr="00A5746B">
              <w:rPr>
                <w:sz w:val="22"/>
              </w:rPr>
              <w:t>2073,7</w:t>
            </w:r>
          </w:p>
        </w:tc>
      </w:tr>
      <w:tr w:rsidR="00354E62" w:rsidRPr="00A5746B" w:rsidTr="00354E62">
        <w:trPr>
          <w:cantSplit/>
        </w:trPr>
        <w:tc>
          <w:tcPr>
            <w:tcW w:w="238" w:type="pct"/>
            <w:vAlign w:val="center"/>
          </w:tcPr>
          <w:p w:rsidR="00354E62" w:rsidRPr="00A5746B" w:rsidRDefault="00354E62" w:rsidP="00B658EB">
            <w:pPr>
              <w:jc w:val="center"/>
              <w:rPr>
                <w:rFonts w:eastAsia="Times New Roman"/>
                <w:bCs/>
                <w:sz w:val="20"/>
                <w:szCs w:val="20"/>
                <w:lang w:eastAsia="ru-RU"/>
              </w:rPr>
            </w:pPr>
            <w:r w:rsidRPr="00A5746B">
              <w:rPr>
                <w:rFonts w:eastAsia="Times New Roman"/>
                <w:bCs/>
                <w:sz w:val="20"/>
                <w:szCs w:val="20"/>
                <w:lang w:eastAsia="ru-RU"/>
              </w:rPr>
              <w:t>4</w:t>
            </w:r>
          </w:p>
        </w:tc>
        <w:tc>
          <w:tcPr>
            <w:tcW w:w="1615" w:type="pct"/>
            <w:shd w:val="clear" w:color="auto" w:fill="auto"/>
            <w:noWrap/>
            <w:vAlign w:val="center"/>
            <w:hideMark/>
          </w:tcPr>
          <w:p w:rsidR="00354E62" w:rsidRPr="00A5746B" w:rsidRDefault="00354E62" w:rsidP="00B658EB">
            <w:pPr>
              <w:jc w:val="center"/>
              <w:rPr>
                <w:rFonts w:eastAsia="Times New Roman"/>
                <w:sz w:val="20"/>
                <w:szCs w:val="20"/>
                <w:lang w:eastAsia="ru-RU"/>
              </w:rPr>
            </w:pPr>
            <w:r w:rsidRPr="00A5746B">
              <w:rPr>
                <w:rFonts w:eastAsia="Times New Roman"/>
                <w:sz w:val="20"/>
                <w:szCs w:val="20"/>
                <w:lang w:eastAsia="ru-RU"/>
              </w:rPr>
              <w:t>Полезный отпуск</w:t>
            </w:r>
          </w:p>
        </w:tc>
        <w:tc>
          <w:tcPr>
            <w:tcW w:w="349" w:type="pct"/>
            <w:shd w:val="clear" w:color="auto" w:fill="auto"/>
            <w:noWrap/>
            <w:vAlign w:val="center"/>
            <w:hideMark/>
          </w:tcPr>
          <w:p w:rsidR="00354E62" w:rsidRPr="00A5746B" w:rsidRDefault="00354E62" w:rsidP="00B658EB">
            <w:pPr>
              <w:ind w:left="-136" w:right="-184"/>
              <w:jc w:val="center"/>
              <w:rPr>
                <w:rFonts w:eastAsia="Times New Roman"/>
                <w:sz w:val="20"/>
                <w:szCs w:val="20"/>
                <w:lang w:eastAsia="ru-RU"/>
              </w:rPr>
            </w:pPr>
            <w:r w:rsidRPr="00A5746B">
              <w:rPr>
                <w:rFonts w:eastAsia="Times New Roman"/>
                <w:sz w:val="20"/>
                <w:szCs w:val="20"/>
                <w:lang w:eastAsia="ru-RU"/>
              </w:rPr>
              <w:t>Гкал</w:t>
            </w:r>
          </w:p>
        </w:tc>
        <w:tc>
          <w:tcPr>
            <w:tcW w:w="367" w:type="pct"/>
            <w:shd w:val="clear" w:color="auto" w:fill="auto"/>
            <w:noWrap/>
            <w:vAlign w:val="bottom"/>
          </w:tcPr>
          <w:p w:rsidR="00354E62" w:rsidRPr="00A5746B" w:rsidRDefault="00354E62">
            <w:pPr>
              <w:jc w:val="right"/>
              <w:rPr>
                <w:sz w:val="22"/>
              </w:rPr>
            </w:pPr>
            <w:r w:rsidRPr="00A5746B">
              <w:rPr>
                <w:sz w:val="22"/>
              </w:rPr>
              <w:t>193,0</w:t>
            </w:r>
          </w:p>
        </w:tc>
        <w:tc>
          <w:tcPr>
            <w:tcW w:w="476" w:type="pct"/>
            <w:shd w:val="clear" w:color="auto" w:fill="auto"/>
            <w:noWrap/>
            <w:vAlign w:val="bottom"/>
          </w:tcPr>
          <w:p w:rsidR="00354E62" w:rsidRPr="00A5746B" w:rsidRDefault="00354E62">
            <w:pPr>
              <w:jc w:val="right"/>
              <w:rPr>
                <w:sz w:val="22"/>
              </w:rPr>
            </w:pPr>
            <w:r w:rsidRPr="00A5746B">
              <w:rPr>
                <w:sz w:val="22"/>
              </w:rPr>
              <w:t>193,0</w:t>
            </w:r>
          </w:p>
        </w:tc>
        <w:tc>
          <w:tcPr>
            <w:tcW w:w="381" w:type="pct"/>
            <w:shd w:val="clear" w:color="auto" w:fill="auto"/>
            <w:noWrap/>
            <w:vAlign w:val="bottom"/>
          </w:tcPr>
          <w:p w:rsidR="00354E62" w:rsidRPr="00A5746B" w:rsidRDefault="00354E62">
            <w:pPr>
              <w:jc w:val="right"/>
              <w:rPr>
                <w:sz w:val="22"/>
              </w:rPr>
            </w:pPr>
            <w:r w:rsidRPr="00A5746B">
              <w:rPr>
                <w:sz w:val="22"/>
              </w:rPr>
              <w:t>193,0</w:t>
            </w:r>
          </w:p>
        </w:tc>
        <w:tc>
          <w:tcPr>
            <w:tcW w:w="380" w:type="pct"/>
            <w:shd w:val="clear" w:color="auto" w:fill="auto"/>
            <w:noWrap/>
            <w:vAlign w:val="bottom"/>
          </w:tcPr>
          <w:p w:rsidR="00354E62" w:rsidRPr="00A5746B" w:rsidRDefault="00354E62">
            <w:pPr>
              <w:jc w:val="right"/>
              <w:rPr>
                <w:sz w:val="22"/>
              </w:rPr>
            </w:pPr>
            <w:r w:rsidRPr="00A5746B">
              <w:rPr>
                <w:sz w:val="22"/>
              </w:rPr>
              <w:t>193,0</w:t>
            </w:r>
          </w:p>
        </w:tc>
        <w:tc>
          <w:tcPr>
            <w:tcW w:w="430" w:type="pct"/>
            <w:shd w:val="clear" w:color="auto" w:fill="auto"/>
            <w:noWrap/>
            <w:vAlign w:val="bottom"/>
          </w:tcPr>
          <w:p w:rsidR="00354E62" w:rsidRPr="00A5746B" w:rsidRDefault="00354E62">
            <w:pPr>
              <w:jc w:val="right"/>
              <w:rPr>
                <w:sz w:val="22"/>
              </w:rPr>
            </w:pPr>
            <w:r w:rsidRPr="00A5746B">
              <w:rPr>
                <w:sz w:val="22"/>
              </w:rPr>
              <w:t>193,0</w:t>
            </w:r>
          </w:p>
        </w:tc>
        <w:tc>
          <w:tcPr>
            <w:tcW w:w="380" w:type="pct"/>
            <w:shd w:val="clear" w:color="auto" w:fill="auto"/>
            <w:noWrap/>
            <w:vAlign w:val="bottom"/>
          </w:tcPr>
          <w:p w:rsidR="00354E62" w:rsidRPr="00A5746B" w:rsidRDefault="00354E62">
            <w:pPr>
              <w:jc w:val="right"/>
              <w:rPr>
                <w:sz w:val="22"/>
              </w:rPr>
            </w:pPr>
            <w:r w:rsidRPr="00A5746B">
              <w:rPr>
                <w:sz w:val="22"/>
              </w:rPr>
              <w:t>193,0</w:t>
            </w:r>
          </w:p>
        </w:tc>
        <w:tc>
          <w:tcPr>
            <w:tcW w:w="382" w:type="pct"/>
            <w:shd w:val="clear" w:color="auto" w:fill="auto"/>
            <w:noWrap/>
            <w:vAlign w:val="bottom"/>
          </w:tcPr>
          <w:p w:rsidR="00354E62" w:rsidRPr="00A5746B" w:rsidRDefault="00354E62">
            <w:pPr>
              <w:jc w:val="right"/>
              <w:rPr>
                <w:sz w:val="22"/>
              </w:rPr>
            </w:pPr>
            <w:r w:rsidRPr="00A5746B">
              <w:rPr>
                <w:sz w:val="22"/>
              </w:rPr>
              <w:t>193,0</w:t>
            </w:r>
          </w:p>
        </w:tc>
      </w:tr>
      <w:tr w:rsidR="00354E62" w:rsidRPr="00A5746B" w:rsidTr="00354E62">
        <w:trPr>
          <w:cantSplit/>
        </w:trPr>
        <w:tc>
          <w:tcPr>
            <w:tcW w:w="238" w:type="pct"/>
            <w:vAlign w:val="center"/>
          </w:tcPr>
          <w:p w:rsidR="00354E62" w:rsidRPr="00A5746B" w:rsidRDefault="00354E62" w:rsidP="00B658EB">
            <w:pPr>
              <w:jc w:val="center"/>
              <w:rPr>
                <w:rFonts w:eastAsia="Times New Roman"/>
                <w:bCs/>
                <w:sz w:val="20"/>
                <w:szCs w:val="20"/>
                <w:lang w:eastAsia="ru-RU"/>
              </w:rPr>
            </w:pPr>
            <w:r w:rsidRPr="00A5746B">
              <w:rPr>
                <w:rFonts w:eastAsia="Times New Roman"/>
                <w:bCs/>
                <w:sz w:val="20"/>
                <w:szCs w:val="20"/>
                <w:lang w:eastAsia="ru-RU"/>
              </w:rPr>
              <w:t>5</w:t>
            </w:r>
          </w:p>
        </w:tc>
        <w:tc>
          <w:tcPr>
            <w:tcW w:w="1615" w:type="pct"/>
            <w:shd w:val="clear" w:color="auto" w:fill="auto"/>
            <w:noWrap/>
            <w:vAlign w:val="bottom"/>
            <w:hideMark/>
          </w:tcPr>
          <w:p w:rsidR="00354E62" w:rsidRPr="00A5746B" w:rsidRDefault="00354E62" w:rsidP="00B658EB">
            <w:pPr>
              <w:rPr>
                <w:sz w:val="20"/>
                <w:szCs w:val="20"/>
              </w:rPr>
            </w:pPr>
            <w:r w:rsidRPr="00A5746B">
              <w:rPr>
                <w:sz w:val="20"/>
                <w:szCs w:val="20"/>
              </w:rPr>
              <w:t>Себестоимость производимых товаров (оказываемых услуг) по регулируемому виду деятельности, в том числе</w:t>
            </w:r>
          </w:p>
        </w:tc>
        <w:tc>
          <w:tcPr>
            <w:tcW w:w="349" w:type="pct"/>
            <w:shd w:val="clear" w:color="auto" w:fill="auto"/>
            <w:noWrap/>
            <w:vAlign w:val="center"/>
            <w:hideMark/>
          </w:tcPr>
          <w:p w:rsidR="00354E62" w:rsidRPr="00A5746B" w:rsidRDefault="00354E62" w:rsidP="00B658EB">
            <w:pPr>
              <w:ind w:left="-136" w:right="-184"/>
              <w:jc w:val="center"/>
              <w:rPr>
                <w:rFonts w:eastAsia="Times New Roman"/>
                <w:sz w:val="20"/>
                <w:szCs w:val="20"/>
                <w:lang w:eastAsia="ru-RU"/>
              </w:rPr>
            </w:pPr>
            <w:r w:rsidRPr="00A5746B">
              <w:rPr>
                <w:rFonts w:eastAsia="Times New Roman"/>
                <w:sz w:val="20"/>
                <w:szCs w:val="20"/>
                <w:lang w:eastAsia="ru-RU"/>
              </w:rPr>
              <w:t>тыс.руб.</w:t>
            </w:r>
          </w:p>
        </w:tc>
        <w:tc>
          <w:tcPr>
            <w:tcW w:w="367" w:type="pct"/>
            <w:shd w:val="clear" w:color="auto" w:fill="auto"/>
            <w:noWrap/>
            <w:vAlign w:val="bottom"/>
          </w:tcPr>
          <w:p w:rsidR="00354E62" w:rsidRPr="00A5746B" w:rsidRDefault="00354E62">
            <w:pPr>
              <w:jc w:val="right"/>
              <w:rPr>
                <w:sz w:val="22"/>
              </w:rPr>
            </w:pPr>
            <w:r w:rsidRPr="00A5746B">
              <w:rPr>
                <w:sz w:val="22"/>
              </w:rPr>
              <w:t>7239,23</w:t>
            </w:r>
          </w:p>
        </w:tc>
        <w:tc>
          <w:tcPr>
            <w:tcW w:w="476" w:type="pct"/>
            <w:shd w:val="clear" w:color="auto" w:fill="auto"/>
            <w:noWrap/>
            <w:vAlign w:val="bottom"/>
          </w:tcPr>
          <w:p w:rsidR="00354E62" w:rsidRPr="00A5746B" w:rsidRDefault="00354E62">
            <w:pPr>
              <w:jc w:val="right"/>
              <w:rPr>
                <w:sz w:val="22"/>
              </w:rPr>
            </w:pPr>
            <w:r w:rsidRPr="00A5746B">
              <w:rPr>
                <w:sz w:val="22"/>
              </w:rPr>
              <w:t>7025,78</w:t>
            </w:r>
          </w:p>
        </w:tc>
        <w:tc>
          <w:tcPr>
            <w:tcW w:w="381" w:type="pct"/>
            <w:shd w:val="clear" w:color="auto" w:fill="auto"/>
            <w:noWrap/>
            <w:vAlign w:val="bottom"/>
          </w:tcPr>
          <w:p w:rsidR="00354E62" w:rsidRPr="00A5746B" w:rsidRDefault="00354E62">
            <w:pPr>
              <w:jc w:val="right"/>
              <w:rPr>
                <w:sz w:val="22"/>
              </w:rPr>
            </w:pPr>
            <w:r w:rsidRPr="00A5746B">
              <w:rPr>
                <w:sz w:val="22"/>
              </w:rPr>
              <w:t>7315,96</w:t>
            </w:r>
          </w:p>
        </w:tc>
        <w:tc>
          <w:tcPr>
            <w:tcW w:w="380" w:type="pct"/>
            <w:shd w:val="clear" w:color="auto" w:fill="auto"/>
            <w:noWrap/>
            <w:vAlign w:val="bottom"/>
          </w:tcPr>
          <w:p w:rsidR="00354E62" w:rsidRPr="00A5746B" w:rsidRDefault="00354E62">
            <w:pPr>
              <w:jc w:val="right"/>
              <w:rPr>
                <w:sz w:val="22"/>
              </w:rPr>
            </w:pPr>
            <w:r w:rsidRPr="00A5746B">
              <w:rPr>
                <w:sz w:val="22"/>
              </w:rPr>
              <w:t>7510,29</w:t>
            </w:r>
          </w:p>
        </w:tc>
        <w:tc>
          <w:tcPr>
            <w:tcW w:w="430" w:type="pct"/>
            <w:shd w:val="clear" w:color="auto" w:fill="auto"/>
            <w:noWrap/>
            <w:vAlign w:val="bottom"/>
          </w:tcPr>
          <w:p w:rsidR="00354E62" w:rsidRPr="00A5746B" w:rsidRDefault="00354E62">
            <w:pPr>
              <w:jc w:val="right"/>
              <w:rPr>
                <w:sz w:val="22"/>
              </w:rPr>
            </w:pPr>
            <w:r w:rsidRPr="00A5746B">
              <w:rPr>
                <w:sz w:val="22"/>
              </w:rPr>
              <w:t>7705,37</w:t>
            </w:r>
          </w:p>
        </w:tc>
        <w:tc>
          <w:tcPr>
            <w:tcW w:w="380" w:type="pct"/>
            <w:shd w:val="clear" w:color="auto" w:fill="auto"/>
            <w:noWrap/>
            <w:vAlign w:val="bottom"/>
          </w:tcPr>
          <w:p w:rsidR="00354E62" w:rsidRPr="00A5746B" w:rsidRDefault="00354E62">
            <w:pPr>
              <w:jc w:val="right"/>
              <w:rPr>
                <w:sz w:val="22"/>
              </w:rPr>
            </w:pPr>
            <w:r w:rsidRPr="00A5746B">
              <w:rPr>
                <w:sz w:val="22"/>
              </w:rPr>
              <w:t>7899,51</w:t>
            </w:r>
          </w:p>
        </w:tc>
        <w:tc>
          <w:tcPr>
            <w:tcW w:w="382" w:type="pct"/>
            <w:shd w:val="clear" w:color="auto" w:fill="auto"/>
            <w:noWrap/>
            <w:vAlign w:val="bottom"/>
          </w:tcPr>
          <w:p w:rsidR="00354E62" w:rsidRPr="00A5746B" w:rsidRDefault="00354E62">
            <w:pPr>
              <w:jc w:val="right"/>
              <w:rPr>
                <w:sz w:val="22"/>
              </w:rPr>
            </w:pPr>
            <w:r w:rsidRPr="00A5746B">
              <w:rPr>
                <w:sz w:val="22"/>
              </w:rPr>
              <w:t>8978,54</w:t>
            </w:r>
          </w:p>
        </w:tc>
      </w:tr>
      <w:tr w:rsidR="00354E62" w:rsidRPr="00A5746B" w:rsidTr="00354E62">
        <w:trPr>
          <w:cantSplit/>
        </w:trPr>
        <w:tc>
          <w:tcPr>
            <w:tcW w:w="238" w:type="pct"/>
            <w:vAlign w:val="center"/>
          </w:tcPr>
          <w:p w:rsidR="00354E62" w:rsidRPr="00A5746B" w:rsidRDefault="00354E62" w:rsidP="00B658EB">
            <w:pPr>
              <w:jc w:val="center"/>
              <w:rPr>
                <w:rFonts w:eastAsia="Times New Roman"/>
                <w:bCs/>
                <w:sz w:val="20"/>
                <w:szCs w:val="20"/>
                <w:lang w:eastAsia="ru-RU"/>
              </w:rPr>
            </w:pPr>
            <w:r w:rsidRPr="00A5746B">
              <w:rPr>
                <w:rFonts w:eastAsia="Times New Roman"/>
                <w:bCs/>
                <w:sz w:val="20"/>
                <w:szCs w:val="20"/>
                <w:lang w:eastAsia="ru-RU"/>
              </w:rPr>
              <w:t>5.1</w:t>
            </w:r>
          </w:p>
        </w:tc>
        <w:tc>
          <w:tcPr>
            <w:tcW w:w="1615" w:type="pct"/>
            <w:shd w:val="clear" w:color="auto" w:fill="auto"/>
            <w:noWrap/>
            <w:vAlign w:val="bottom"/>
            <w:hideMark/>
          </w:tcPr>
          <w:p w:rsidR="00354E62" w:rsidRPr="00A5746B" w:rsidRDefault="00354E62" w:rsidP="00B658EB">
            <w:pPr>
              <w:rPr>
                <w:sz w:val="20"/>
                <w:szCs w:val="20"/>
              </w:rPr>
            </w:pPr>
            <w:r w:rsidRPr="00A5746B">
              <w:rPr>
                <w:sz w:val="20"/>
                <w:szCs w:val="20"/>
              </w:rPr>
              <w:t>расходы на топливо</w:t>
            </w:r>
          </w:p>
        </w:tc>
        <w:tc>
          <w:tcPr>
            <w:tcW w:w="349" w:type="pct"/>
            <w:shd w:val="clear" w:color="auto" w:fill="auto"/>
            <w:noWrap/>
            <w:vAlign w:val="center"/>
            <w:hideMark/>
          </w:tcPr>
          <w:p w:rsidR="00354E62" w:rsidRPr="00A5746B" w:rsidRDefault="00354E62" w:rsidP="00B658EB">
            <w:pPr>
              <w:ind w:left="-136" w:right="-184"/>
              <w:jc w:val="center"/>
              <w:rPr>
                <w:rFonts w:eastAsia="Times New Roman"/>
                <w:bCs/>
                <w:sz w:val="20"/>
                <w:szCs w:val="20"/>
                <w:lang w:eastAsia="ru-RU"/>
              </w:rPr>
            </w:pPr>
            <w:r w:rsidRPr="00A5746B">
              <w:rPr>
                <w:rFonts w:eastAsia="Times New Roman"/>
                <w:bCs/>
                <w:sz w:val="20"/>
                <w:szCs w:val="20"/>
                <w:lang w:eastAsia="ru-RU"/>
              </w:rPr>
              <w:t>тыс.руб.</w:t>
            </w:r>
          </w:p>
        </w:tc>
        <w:tc>
          <w:tcPr>
            <w:tcW w:w="367" w:type="pct"/>
            <w:shd w:val="clear" w:color="auto" w:fill="auto"/>
            <w:noWrap/>
            <w:vAlign w:val="bottom"/>
          </w:tcPr>
          <w:p w:rsidR="00354E62" w:rsidRPr="00A5746B" w:rsidRDefault="00354E62">
            <w:pPr>
              <w:jc w:val="right"/>
              <w:rPr>
                <w:sz w:val="22"/>
              </w:rPr>
            </w:pPr>
            <w:r w:rsidRPr="00A5746B">
              <w:rPr>
                <w:sz w:val="22"/>
              </w:rPr>
              <w:t>3344,62</w:t>
            </w:r>
          </w:p>
        </w:tc>
        <w:tc>
          <w:tcPr>
            <w:tcW w:w="476" w:type="pct"/>
            <w:shd w:val="clear" w:color="auto" w:fill="auto"/>
            <w:noWrap/>
            <w:vAlign w:val="bottom"/>
          </w:tcPr>
          <w:p w:rsidR="00354E62" w:rsidRPr="00A5746B" w:rsidRDefault="00354E62">
            <w:pPr>
              <w:jc w:val="right"/>
              <w:rPr>
                <w:sz w:val="22"/>
              </w:rPr>
            </w:pPr>
            <w:r w:rsidRPr="00A5746B">
              <w:rPr>
                <w:sz w:val="22"/>
              </w:rPr>
              <w:t>2913,12</w:t>
            </w:r>
          </w:p>
        </w:tc>
        <w:tc>
          <w:tcPr>
            <w:tcW w:w="381" w:type="pct"/>
            <w:shd w:val="clear" w:color="auto" w:fill="auto"/>
            <w:noWrap/>
            <w:vAlign w:val="bottom"/>
          </w:tcPr>
          <w:p w:rsidR="00354E62" w:rsidRPr="00A5746B" w:rsidRDefault="00354E62">
            <w:pPr>
              <w:jc w:val="right"/>
              <w:rPr>
                <w:sz w:val="22"/>
              </w:rPr>
            </w:pPr>
            <w:r w:rsidRPr="00A5746B">
              <w:rPr>
                <w:sz w:val="22"/>
              </w:rPr>
              <w:t>3034,90</w:t>
            </w:r>
          </w:p>
        </w:tc>
        <w:tc>
          <w:tcPr>
            <w:tcW w:w="380" w:type="pct"/>
            <w:shd w:val="clear" w:color="auto" w:fill="auto"/>
            <w:noWrap/>
            <w:vAlign w:val="bottom"/>
          </w:tcPr>
          <w:p w:rsidR="00354E62" w:rsidRPr="00A5746B" w:rsidRDefault="00354E62">
            <w:pPr>
              <w:jc w:val="right"/>
              <w:rPr>
                <w:sz w:val="22"/>
              </w:rPr>
            </w:pPr>
            <w:r w:rsidRPr="00A5746B">
              <w:rPr>
                <w:sz w:val="22"/>
              </w:rPr>
              <w:t>3135,80</w:t>
            </w:r>
          </w:p>
        </w:tc>
        <w:tc>
          <w:tcPr>
            <w:tcW w:w="430" w:type="pct"/>
            <w:shd w:val="clear" w:color="auto" w:fill="auto"/>
            <w:noWrap/>
            <w:vAlign w:val="bottom"/>
          </w:tcPr>
          <w:p w:rsidR="00354E62" w:rsidRPr="00A5746B" w:rsidRDefault="00354E62">
            <w:pPr>
              <w:jc w:val="right"/>
              <w:rPr>
                <w:sz w:val="22"/>
              </w:rPr>
            </w:pPr>
            <w:r w:rsidRPr="00A5746B">
              <w:rPr>
                <w:sz w:val="22"/>
              </w:rPr>
              <w:t>3240,06</w:t>
            </w:r>
          </w:p>
        </w:tc>
        <w:tc>
          <w:tcPr>
            <w:tcW w:w="380" w:type="pct"/>
            <w:shd w:val="clear" w:color="auto" w:fill="auto"/>
            <w:noWrap/>
            <w:vAlign w:val="bottom"/>
          </w:tcPr>
          <w:p w:rsidR="00354E62" w:rsidRPr="00A5746B" w:rsidRDefault="00354E62">
            <w:pPr>
              <w:jc w:val="right"/>
              <w:rPr>
                <w:sz w:val="22"/>
              </w:rPr>
            </w:pPr>
            <w:r w:rsidRPr="00A5746B">
              <w:rPr>
                <w:sz w:val="22"/>
              </w:rPr>
              <w:t>3347,79</w:t>
            </w:r>
          </w:p>
        </w:tc>
        <w:tc>
          <w:tcPr>
            <w:tcW w:w="382" w:type="pct"/>
            <w:shd w:val="clear" w:color="auto" w:fill="auto"/>
            <w:noWrap/>
            <w:vAlign w:val="bottom"/>
          </w:tcPr>
          <w:p w:rsidR="00354E62" w:rsidRPr="00A5746B" w:rsidRDefault="00354E62">
            <w:pPr>
              <w:jc w:val="right"/>
              <w:rPr>
                <w:sz w:val="22"/>
              </w:rPr>
            </w:pPr>
            <w:r w:rsidRPr="00A5746B">
              <w:rPr>
                <w:sz w:val="22"/>
              </w:rPr>
              <w:t>3995,37</w:t>
            </w:r>
          </w:p>
        </w:tc>
      </w:tr>
      <w:tr w:rsidR="00354E62" w:rsidRPr="00A5746B" w:rsidTr="00354E62">
        <w:trPr>
          <w:cantSplit/>
        </w:trPr>
        <w:tc>
          <w:tcPr>
            <w:tcW w:w="238" w:type="pct"/>
            <w:vAlign w:val="center"/>
          </w:tcPr>
          <w:p w:rsidR="00354E62" w:rsidRPr="00A5746B" w:rsidRDefault="00354E62" w:rsidP="00B658EB">
            <w:pPr>
              <w:jc w:val="center"/>
              <w:rPr>
                <w:rFonts w:eastAsia="Times New Roman"/>
                <w:bCs/>
                <w:sz w:val="20"/>
                <w:szCs w:val="20"/>
                <w:lang w:eastAsia="ru-RU"/>
              </w:rPr>
            </w:pPr>
            <w:r w:rsidRPr="00A5746B">
              <w:rPr>
                <w:rFonts w:eastAsia="Times New Roman"/>
                <w:bCs/>
                <w:sz w:val="20"/>
                <w:szCs w:val="20"/>
                <w:lang w:eastAsia="ru-RU"/>
              </w:rPr>
              <w:t>5.2</w:t>
            </w:r>
          </w:p>
        </w:tc>
        <w:tc>
          <w:tcPr>
            <w:tcW w:w="1615" w:type="pct"/>
            <w:shd w:val="clear" w:color="auto" w:fill="auto"/>
            <w:noWrap/>
            <w:vAlign w:val="bottom"/>
            <w:hideMark/>
          </w:tcPr>
          <w:p w:rsidR="00354E62" w:rsidRPr="00A5746B" w:rsidRDefault="00354E62" w:rsidP="00B658EB">
            <w:pPr>
              <w:rPr>
                <w:sz w:val="20"/>
                <w:szCs w:val="20"/>
              </w:rPr>
            </w:pPr>
            <w:r w:rsidRPr="00A5746B">
              <w:rPr>
                <w:sz w:val="20"/>
                <w:szCs w:val="20"/>
              </w:rPr>
              <w:t xml:space="preserve">Расходы на покупаемую электрическую энергию (мощность), </w:t>
            </w:r>
          </w:p>
        </w:tc>
        <w:tc>
          <w:tcPr>
            <w:tcW w:w="349" w:type="pct"/>
            <w:shd w:val="clear" w:color="auto" w:fill="auto"/>
            <w:noWrap/>
            <w:vAlign w:val="center"/>
            <w:hideMark/>
          </w:tcPr>
          <w:p w:rsidR="00354E62" w:rsidRPr="00A5746B" w:rsidRDefault="00354E62" w:rsidP="00B658EB">
            <w:pPr>
              <w:ind w:left="-136" w:right="-184"/>
              <w:jc w:val="center"/>
              <w:rPr>
                <w:rFonts w:eastAsia="Times New Roman"/>
                <w:sz w:val="20"/>
                <w:szCs w:val="20"/>
                <w:lang w:eastAsia="ru-RU"/>
              </w:rPr>
            </w:pPr>
            <w:r w:rsidRPr="00A5746B">
              <w:rPr>
                <w:rFonts w:eastAsia="Times New Roman"/>
                <w:bCs/>
                <w:sz w:val="20"/>
                <w:szCs w:val="20"/>
                <w:lang w:eastAsia="ru-RU"/>
              </w:rPr>
              <w:t>тыс.руб.</w:t>
            </w:r>
          </w:p>
        </w:tc>
        <w:tc>
          <w:tcPr>
            <w:tcW w:w="367" w:type="pct"/>
            <w:shd w:val="clear" w:color="auto" w:fill="auto"/>
            <w:noWrap/>
            <w:vAlign w:val="bottom"/>
          </w:tcPr>
          <w:p w:rsidR="00354E62" w:rsidRPr="00A5746B" w:rsidRDefault="00354E62">
            <w:pPr>
              <w:jc w:val="right"/>
              <w:rPr>
                <w:sz w:val="22"/>
              </w:rPr>
            </w:pPr>
            <w:r w:rsidRPr="00A5746B">
              <w:rPr>
                <w:sz w:val="22"/>
              </w:rPr>
              <w:t>257,02</w:t>
            </w:r>
          </w:p>
        </w:tc>
        <w:tc>
          <w:tcPr>
            <w:tcW w:w="476" w:type="pct"/>
            <w:shd w:val="clear" w:color="auto" w:fill="auto"/>
            <w:noWrap/>
            <w:vAlign w:val="bottom"/>
          </w:tcPr>
          <w:p w:rsidR="00354E62" w:rsidRPr="00A5746B" w:rsidRDefault="00354E62">
            <w:pPr>
              <w:jc w:val="right"/>
              <w:rPr>
                <w:sz w:val="22"/>
              </w:rPr>
            </w:pPr>
            <w:r w:rsidRPr="00A5746B">
              <w:rPr>
                <w:sz w:val="22"/>
              </w:rPr>
              <w:t>274,91</w:t>
            </w:r>
          </w:p>
        </w:tc>
        <w:tc>
          <w:tcPr>
            <w:tcW w:w="381" w:type="pct"/>
            <w:shd w:val="clear" w:color="auto" w:fill="auto"/>
            <w:noWrap/>
            <w:vAlign w:val="bottom"/>
          </w:tcPr>
          <w:p w:rsidR="00354E62" w:rsidRPr="00A5746B" w:rsidRDefault="00354E62">
            <w:pPr>
              <w:jc w:val="right"/>
              <w:rPr>
                <w:sz w:val="22"/>
              </w:rPr>
            </w:pPr>
            <w:r w:rsidRPr="00A5746B">
              <w:rPr>
                <w:sz w:val="22"/>
              </w:rPr>
              <w:t>288,56</w:t>
            </w:r>
          </w:p>
        </w:tc>
        <w:tc>
          <w:tcPr>
            <w:tcW w:w="380" w:type="pct"/>
            <w:shd w:val="clear" w:color="auto" w:fill="auto"/>
            <w:noWrap/>
            <w:vAlign w:val="bottom"/>
          </w:tcPr>
          <w:p w:rsidR="00354E62" w:rsidRPr="00A5746B" w:rsidRDefault="00354E62">
            <w:pPr>
              <w:jc w:val="right"/>
              <w:rPr>
                <w:sz w:val="22"/>
              </w:rPr>
            </w:pPr>
            <w:r w:rsidRPr="00A5746B">
              <w:rPr>
                <w:sz w:val="22"/>
              </w:rPr>
              <w:t>294,14</w:t>
            </w:r>
          </w:p>
        </w:tc>
        <w:tc>
          <w:tcPr>
            <w:tcW w:w="430" w:type="pct"/>
            <w:shd w:val="clear" w:color="auto" w:fill="auto"/>
            <w:noWrap/>
            <w:vAlign w:val="bottom"/>
          </w:tcPr>
          <w:p w:rsidR="00354E62" w:rsidRPr="00A5746B" w:rsidRDefault="00354E62">
            <w:pPr>
              <w:jc w:val="right"/>
              <w:rPr>
                <w:sz w:val="22"/>
              </w:rPr>
            </w:pPr>
            <w:r w:rsidRPr="00A5746B">
              <w:rPr>
                <w:sz w:val="22"/>
              </w:rPr>
              <w:t>303,33</w:t>
            </w:r>
          </w:p>
        </w:tc>
        <w:tc>
          <w:tcPr>
            <w:tcW w:w="380" w:type="pct"/>
            <w:shd w:val="clear" w:color="auto" w:fill="auto"/>
            <w:noWrap/>
            <w:vAlign w:val="bottom"/>
          </w:tcPr>
          <w:p w:rsidR="00354E62" w:rsidRPr="00A5746B" w:rsidRDefault="00354E62">
            <w:pPr>
              <w:jc w:val="right"/>
              <w:rPr>
                <w:sz w:val="22"/>
              </w:rPr>
            </w:pPr>
            <w:r w:rsidRPr="00A5746B">
              <w:rPr>
                <w:sz w:val="22"/>
              </w:rPr>
              <w:t>306,47</w:t>
            </w:r>
          </w:p>
        </w:tc>
        <w:tc>
          <w:tcPr>
            <w:tcW w:w="382" w:type="pct"/>
            <w:shd w:val="clear" w:color="auto" w:fill="auto"/>
            <w:noWrap/>
            <w:vAlign w:val="bottom"/>
          </w:tcPr>
          <w:p w:rsidR="00354E62" w:rsidRPr="00A5746B" w:rsidRDefault="00354E62">
            <w:pPr>
              <w:jc w:val="right"/>
              <w:rPr>
                <w:sz w:val="22"/>
              </w:rPr>
            </w:pPr>
            <w:r w:rsidRPr="00A5746B">
              <w:rPr>
                <w:sz w:val="22"/>
              </w:rPr>
              <w:t>295,84</w:t>
            </w:r>
          </w:p>
        </w:tc>
      </w:tr>
      <w:tr w:rsidR="00354E62" w:rsidRPr="00A5746B" w:rsidTr="00354E62">
        <w:trPr>
          <w:cantSplit/>
        </w:trPr>
        <w:tc>
          <w:tcPr>
            <w:tcW w:w="238" w:type="pct"/>
            <w:vAlign w:val="center"/>
          </w:tcPr>
          <w:p w:rsidR="00354E62" w:rsidRPr="00A5746B" w:rsidRDefault="00354E62" w:rsidP="00B658EB">
            <w:pPr>
              <w:jc w:val="center"/>
              <w:rPr>
                <w:rFonts w:eastAsia="Times New Roman"/>
                <w:bCs/>
                <w:sz w:val="20"/>
                <w:szCs w:val="20"/>
                <w:lang w:eastAsia="ru-RU"/>
              </w:rPr>
            </w:pPr>
            <w:r w:rsidRPr="00A5746B">
              <w:rPr>
                <w:rFonts w:eastAsia="Times New Roman"/>
                <w:bCs/>
                <w:sz w:val="20"/>
                <w:szCs w:val="20"/>
                <w:lang w:eastAsia="ru-RU"/>
              </w:rPr>
              <w:t>5.3</w:t>
            </w:r>
          </w:p>
        </w:tc>
        <w:tc>
          <w:tcPr>
            <w:tcW w:w="1615" w:type="pct"/>
            <w:shd w:val="clear" w:color="auto" w:fill="auto"/>
            <w:noWrap/>
            <w:vAlign w:val="bottom"/>
            <w:hideMark/>
          </w:tcPr>
          <w:p w:rsidR="00354E62" w:rsidRPr="00A5746B" w:rsidRDefault="00354E62" w:rsidP="00B658EB">
            <w:pPr>
              <w:rPr>
                <w:sz w:val="20"/>
                <w:szCs w:val="20"/>
              </w:rPr>
            </w:pPr>
            <w:r w:rsidRPr="00A5746B">
              <w:rPr>
                <w:sz w:val="20"/>
                <w:szCs w:val="20"/>
              </w:rPr>
              <w:t>Расходы на приобретение холодной воды</w:t>
            </w:r>
          </w:p>
        </w:tc>
        <w:tc>
          <w:tcPr>
            <w:tcW w:w="349" w:type="pct"/>
            <w:shd w:val="clear" w:color="auto" w:fill="auto"/>
            <w:noWrap/>
            <w:vAlign w:val="center"/>
            <w:hideMark/>
          </w:tcPr>
          <w:p w:rsidR="00354E62" w:rsidRPr="00A5746B" w:rsidRDefault="00354E62" w:rsidP="00B658EB">
            <w:pPr>
              <w:ind w:left="-136" w:right="-184"/>
              <w:jc w:val="center"/>
              <w:rPr>
                <w:rFonts w:eastAsia="Times New Roman"/>
                <w:sz w:val="20"/>
                <w:szCs w:val="20"/>
                <w:lang w:eastAsia="ru-RU"/>
              </w:rPr>
            </w:pPr>
            <w:r w:rsidRPr="00A5746B">
              <w:rPr>
                <w:rFonts w:eastAsia="Times New Roman"/>
                <w:sz w:val="20"/>
                <w:szCs w:val="20"/>
                <w:lang w:eastAsia="ru-RU"/>
              </w:rPr>
              <w:t>тыс.руб.</w:t>
            </w:r>
          </w:p>
        </w:tc>
        <w:tc>
          <w:tcPr>
            <w:tcW w:w="367" w:type="pct"/>
            <w:shd w:val="clear" w:color="auto" w:fill="auto"/>
            <w:noWrap/>
            <w:vAlign w:val="bottom"/>
          </w:tcPr>
          <w:p w:rsidR="00354E62" w:rsidRPr="00A5746B" w:rsidRDefault="00354E62">
            <w:pPr>
              <w:jc w:val="right"/>
              <w:rPr>
                <w:sz w:val="22"/>
              </w:rPr>
            </w:pPr>
            <w:r w:rsidRPr="00A5746B">
              <w:rPr>
                <w:sz w:val="22"/>
              </w:rPr>
              <w:t>5,37</w:t>
            </w:r>
          </w:p>
        </w:tc>
        <w:tc>
          <w:tcPr>
            <w:tcW w:w="476" w:type="pct"/>
            <w:shd w:val="clear" w:color="auto" w:fill="auto"/>
            <w:noWrap/>
            <w:vAlign w:val="bottom"/>
          </w:tcPr>
          <w:p w:rsidR="00354E62" w:rsidRPr="00A5746B" w:rsidRDefault="00354E62">
            <w:pPr>
              <w:jc w:val="right"/>
              <w:rPr>
                <w:sz w:val="22"/>
              </w:rPr>
            </w:pPr>
            <w:r w:rsidRPr="00A5746B">
              <w:rPr>
                <w:sz w:val="22"/>
              </w:rPr>
              <w:t>5,58</w:t>
            </w:r>
          </w:p>
        </w:tc>
        <w:tc>
          <w:tcPr>
            <w:tcW w:w="381" w:type="pct"/>
            <w:shd w:val="clear" w:color="auto" w:fill="auto"/>
            <w:noWrap/>
            <w:vAlign w:val="bottom"/>
          </w:tcPr>
          <w:p w:rsidR="00354E62" w:rsidRPr="00A5746B" w:rsidRDefault="00354E62">
            <w:pPr>
              <w:jc w:val="right"/>
              <w:rPr>
                <w:sz w:val="22"/>
              </w:rPr>
            </w:pPr>
            <w:r w:rsidRPr="00A5746B">
              <w:rPr>
                <w:sz w:val="22"/>
              </w:rPr>
              <w:t>5,78</w:t>
            </w:r>
          </w:p>
        </w:tc>
        <w:tc>
          <w:tcPr>
            <w:tcW w:w="380" w:type="pct"/>
            <w:shd w:val="clear" w:color="auto" w:fill="auto"/>
            <w:noWrap/>
            <w:vAlign w:val="bottom"/>
          </w:tcPr>
          <w:p w:rsidR="00354E62" w:rsidRPr="00A5746B" w:rsidRDefault="00354E62">
            <w:pPr>
              <w:jc w:val="right"/>
              <w:rPr>
                <w:sz w:val="22"/>
              </w:rPr>
            </w:pPr>
            <w:r w:rsidRPr="00A5746B">
              <w:rPr>
                <w:sz w:val="22"/>
              </w:rPr>
              <w:t>5,93</w:t>
            </w:r>
          </w:p>
        </w:tc>
        <w:tc>
          <w:tcPr>
            <w:tcW w:w="430" w:type="pct"/>
            <w:shd w:val="clear" w:color="auto" w:fill="auto"/>
            <w:noWrap/>
            <w:vAlign w:val="bottom"/>
          </w:tcPr>
          <w:p w:rsidR="00354E62" w:rsidRPr="00A5746B" w:rsidRDefault="00354E62">
            <w:pPr>
              <w:jc w:val="right"/>
              <w:rPr>
                <w:sz w:val="22"/>
              </w:rPr>
            </w:pPr>
            <w:r w:rsidRPr="00A5746B">
              <w:rPr>
                <w:sz w:val="22"/>
              </w:rPr>
              <w:t>6,08</w:t>
            </w:r>
          </w:p>
        </w:tc>
        <w:tc>
          <w:tcPr>
            <w:tcW w:w="380" w:type="pct"/>
            <w:shd w:val="clear" w:color="auto" w:fill="auto"/>
            <w:noWrap/>
            <w:vAlign w:val="bottom"/>
          </w:tcPr>
          <w:p w:rsidR="00354E62" w:rsidRPr="00A5746B" w:rsidRDefault="00354E62">
            <w:pPr>
              <w:jc w:val="right"/>
              <w:rPr>
                <w:sz w:val="22"/>
              </w:rPr>
            </w:pPr>
            <w:r w:rsidRPr="00A5746B">
              <w:rPr>
                <w:sz w:val="22"/>
              </w:rPr>
              <w:t>6,22</w:t>
            </w:r>
          </w:p>
        </w:tc>
        <w:tc>
          <w:tcPr>
            <w:tcW w:w="382" w:type="pct"/>
            <w:shd w:val="clear" w:color="auto" w:fill="auto"/>
            <w:noWrap/>
            <w:vAlign w:val="bottom"/>
          </w:tcPr>
          <w:p w:rsidR="00354E62" w:rsidRPr="00A5746B" w:rsidRDefault="00354E62">
            <w:pPr>
              <w:jc w:val="right"/>
              <w:rPr>
                <w:sz w:val="22"/>
              </w:rPr>
            </w:pPr>
            <w:r w:rsidRPr="00A5746B">
              <w:rPr>
                <w:sz w:val="22"/>
              </w:rPr>
              <w:t>7,11</w:t>
            </w:r>
          </w:p>
        </w:tc>
      </w:tr>
      <w:tr w:rsidR="00354E62" w:rsidRPr="00A5746B" w:rsidTr="00354E62">
        <w:trPr>
          <w:cantSplit/>
        </w:trPr>
        <w:tc>
          <w:tcPr>
            <w:tcW w:w="238" w:type="pct"/>
            <w:vAlign w:val="center"/>
          </w:tcPr>
          <w:p w:rsidR="00354E62" w:rsidRPr="00A5746B" w:rsidRDefault="00354E62" w:rsidP="00B658EB">
            <w:pPr>
              <w:jc w:val="center"/>
              <w:rPr>
                <w:rFonts w:eastAsia="Times New Roman"/>
                <w:bCs/>
                <w:sz w:val="20"/>
                <w:szCs w:val="20"/>
                <w:lang w:eastAsia="ru-RU"/>
              </w:rPr>
            </w:pPr>
            <w:r w:rsidRPr="00A5746B">
              <w:rPr>
                <w:rFonts w:eastAsia="Times New Roman"/>
                <w:bCs/>
                <w:sz w:val="20"/>
                <w:szCs w:val="20"/>
                <w:lang w:eastAsia="ru-RU"/>
              </w:rPr>
              <w:t>5.4</w:t>
            </w:r>
          </w:p>
        </w:tc>
        <w:tc>
          <w:tcPr>
            <w:tcW w:w="1615" w:type="pct"/>
            <w:shd w:val="clear" w:color="auto" w:fill="auto"/>
            <w:noWrap/>
            <w:vAlign w:val="bottom"/>
            <w:hideMark/>
          </w:tcPr>
          <w:p w:rsidR="00354E62" w:rsidRPr="00A5746B" w:rsidRDefault="00354E62" w:rsidP="00B658EB">
            <w:pPr>
              <w:rPr>
                <w:sz w:val="20"/>
                <w:szCs w:val="20"/>
              </w:rPr>
            </w:pPr>
            <w:r w:rsidRPr="00A5746B">
              <w:rPr>
                <w:sz w:val="20"/>
                <w:szCs w:val="20"/>
              </w:rPr>
              <w:t>ФОТ</w:t>
            </w:r>
          </w:p>
        </w:tc>
        <w:tc>
          <w:tcPr>
            <w:tcW w:w="349" w:type="pct"/>
            <w:shd w:val="clear" w:color="auto" w:fill="auto"/>
            <w:noWrap/>
            <w:vAlign w:val="center"/>
            <w:hideMark/>
          </w:tcPr>
          <w:p w:rsidR="00354E62" w:rsidRPr="00A5746B" w:rsidRDefault="00354E62" w:rsidP="00B658EB">
            <w:pPr>
              <w:ind w:left="-136" w:right="-184"/>
              <w:jc w:val="center"/>
              <w:rPr>
                <w:rFonts w:eastAsia="Times New Roman"/>
                <w:bCs/>
                <w:sz w:val="20"/>
                <w:szCs w:val="20"/>
                <w:lang w:eastAsia="ru-RU"/>
              </w:rPr>
            </w:pPr>
            <w:r w:rsidRPr="00A5746B">
              <w:rPr>
                <w:rFonts w:eastAsia="Times New Roman"/>
                <w:bCs/>
                <w:sz w:val="20"/>
                <w:szCs w:val="20"/>
                <w:lang w:eastAsia="ru-RU"/>
              </w:rPr>
              <w:t>тыс.руб.</w:t>
            </w:r>
          </w:p>
        </w:tc>
        <w:tc>
          <w:tcPr>
            <w:tcW w:w="367" w:type="pct"/>
            <w:shd w:val="clear" w:color="auto" w:fill="auto"/>
            <w:noWrap/>
            <w:vAlign w:val="bottom"/>
          </w:tcPr>
          <w:p w:rsidR="00354E62" w:rsidRPr="00A5746B" w:rsidRDefault="00354E62">
            <w:pPr>
              <w:jc w:val="right"/>
              <w:rPr>
                <w:sz w:val="22"/>
              </w:rPr>
            </w:pPr>
            <w:r w:rsidRPr="00A5746B">
              <w:rPr>
                <w:sz w:val="22"/>
              </w:rPr>
              <w:t>208,58</w:t>
            </w:r>
          </w:p>
        </w:tc>
        <w:tc>
          <w:tcPr>
            <w:tcW w:w="476" w:type="pct"/>
            <w:shd w:val="clear" w:color="auto" w:fill="auto"/>
            <w:noWrap/>
            <w:vAlign w:val="bottom"/>
          </w:tcPr>
          <w:p w:rsidR="00354E62" w:rsidRPr="00A5746B" w:rsidRDefault="00354E62">
            <w:pPr>
              <w:jc w:val="right"/>
              <w:rPr>
                <w:sz w:val="22"/>
              </w:rPr>
            </w:pPr>
            <w:r w:rsidRPr="00A5746B">
              <w:rPr>
                <w:sz w:val="22"/>
              </w:rPr>
              <w:t>220,06</w:t>
            </w:r>
          </w:p>
        </w:tc>
        <w:tc>
          <w:tcPr>
            <w:tcW w:w="381" w:type="pct"/>
            <w:shd w:val="clear" w:color="auto" w:fill="auto"/>
            <w:noWrap/>
            <w:vAlign w:val="bottom"/>
          </w:tcPr>
          <w:p w:rsidR="00354E62" w:rsidRPr="00A5746B" w:rsidRDefault="00354E62">
            <w:pPr>
              <w:jc w:val="right"/>
              <w:rPr>
                <w:sz w:val="22"/>
              </w:rPr>
            </w:pPr>
            <w:r w:rsidRPr="00A5746B">
              <w:rPr>
                <w:sz w:val="22"/>
              </w:rPr>
              <w:t>228,94</w:t>
            </w:r>
          </w:p>
        </w:tc>
        <w:tc>
          <w:tcPr>
            <w:tcW w:w="380" w:type="pct"/>
            <w:shd w:val="clear" w:color="auto" w:fill="auto"/>
            <w:noWrap/>
            <w:vAlign w:val="bottom"/>
          </w:tcPr>
          <w:p w:rsidR="00354E62" w:rsidRPr="00A5746B" w:rsidRDefault="00354E62">
            <w:pPr>
              <w:jc w:val="right"/>
              <w:rPr>
                <w:sz w:val="22"/>
              </w:rPr>
            </w:pPr>
            <w:r w:rsidRPr="00A5746B">
              <w:rPr>
                <w:sz w:val="22"/>
              </w:rPr>
              <w:t>233,97</w:t>
            </w:r>
          </w:p>
        </w:tc>
        <w:tc>
          <w:tcPr>
            <w:tcW w:w="430" w:type="pct"/>
            <w:shd w:val="clear" w:color="auto" w:fill="auto"/>
            <w:noWrap/>
            <w:vAlign w:val="bottom"/>
          </w:tcPr>
          <w:p w:rsidR="00354E62" w:rsidRPr="00A5746B" w:rsidRDefault="00354E62">
            <w:pPr>
              <w:jc w:val="right"/>
              <w:rPr>
                <w:sz w:val="22"/>
              </w:rPr>
            </w:pPr>
            <w:r w:rsidRPr="00A5746B">
              <w:rPr>
                <w:sz w:val="22"/>
              </w:rPr>
              <w:t>238,65</w:t>
            </w:r>
          </w:p>
        </w:tc>
        <w:tc>
          <w:tcPr>
            <w:tcW w:w="380" w:type="pct"/>
            <w:shd w:val="clear" w:color="auto" w:fill="auto"/>
            <w:noWrap/>
            <w:vAlign w:val="bottom"/>
          </w:tcPr>
          <w:p w:rsidR="00354E62" w:rsidRPr="00A5746B" w:rsidRDefault="00354E62">
            <w:pPr>
              <w:jc w:val="right"/>
              <w:rPr>
                <w:sz w:val="22"/>
              </w:rPr>
            </w:pPr>
            <w:r w:rsidRPr="00A5746B">
              <w:rPr>
                <w:sz w:val="22"/>
              </w:rPr>
              <w:t>243,43</w:t>
            </w:r>
          </w:p>
        </w:tc>
        <w:tc>
          <w:tcPr>
            <w:tcW w:w="382" w:type="pct"/>
            <w:shd w:val="clear" w:color="auto" w:fill="auto"/>
            <w:noWrap/>
            <w:vAlign w:val="bottom"/>
          </w:tcPr>
          <w:p w:rsidR="00354E62" w:rsidRPr="00A5746B" w:rsidRDefault="00354E62">
            <w:pPr>
              <w:jc w:val="right"/>
              <w:rPr>
                <w:sz w:val="22"/>
              </w:rPr>
            </w:pPr>
            <w:r w:rsidRPr="00A5746B">
              <w:rPr>
                <w:sz w:val="22"/>
              </w:rPr>
              <w:t>268,76</w:t>
            </w:r>
          </w:p>
        </w:tc>
      </w:tr>
      <w:tr w:rsidR="00354E62" w:rsidRPr="00A5746B" w:rsidTr="00354E62">
        <w:trPr>
          <w:cantSplit/>
        </w:trPr>
        <w:tc>
          <w:tcPr>
            <w:tcW w:w="238" w:type="pct"/>
            <w:vAlign w:val="center"/>
          </w:tcPr>
          <w:p w:rsidR="00354E62" w:rsidRPr="00A5746B" w:rsidRDefault="00354E62" w:rsidP="00B658EB">
            <w:pPr>
              <w:jc w:val="center"/>
              <w:rPr>
                <w:rFonts w:eastAsia="Times New Roman"/>
                <w:bCs/>
                <w:sz w:val="20"/>
                <w:szCs w:val="20"/>
                <w:lang w:eastAsia="ru-RU"/>
              </w:rPr>
            </w:pPr>
            <w:r w:rsidRPr="00A5746B">
              <w:rPr>
                <w:rFonts w:eastAsia="Times New Roman"/>
                <w:bCs/>
                <w:sz w:val="20"/>
                <w:szCs w:val="20"/>
                <w:lang w:eastAsia="ru-RU"/>
              </w:rPr>
              <w:t>5.5</w:t>
            </w:r>
          </w:p>
        </w:tc>
        <w:tc>
          <w:tcPr>
            <w:tcW w:w="1615" w:type="pct"/>
            <w:shd w:val="clear" w:color="auto" w:fill="auto"/>
            <w:noWrap/>
            <w:vAlign w:val="bottom"/>
            <w:hideMark/>
          </w:tcPr>
          <w:p w:rsidR="00354E62" w:rsidRPr="00A5746B" w:rsidRDefault="00354E62" w:rsidP="00B658EB">
            <w:pPr>
              <w:rPr>
                <w:sz w:val="20"/>
                <w:szCs w:val="20"/>
              </w:rPr>
            </w:pPr>
            <w:r w:rsidRPr="00A5746B">
              <w:rPr>
                <w:sz w:val="20"/>
                <w:szCs w:val="20"/>
              </w:rPr>
              <w:t>Расходы на амортизацию основных производстве</w:t>
            </w:r>
            <w:r w:rsidRPr="00A5746B">
              <w:rPr>
                <w:sz w:val="20"/>
                <w:szCs w:val="20"/>
              </w:rPr>
              <w:t>н</w:t>
            </w:r>
            <w:r w:rsidRPr="00A5746B">
              <w:rPr>
                <w:sz w:val="20"/>
                <w:szCs w:val="20"/>
              </w:rPr>
              <w:t>ных средств</w:t>
            </w:r>
          </w:p>
        </w:tc>
        <w:tc>
          <w:tcPr>
            <w:tcW w:w="349" w:type="pct"/>
            <w:shd w:val="clear" w:color="auto" w:fill="auto"/>
            <w:noWrap/>
            <w:vAlign w:val="center"/>
            <w:hideMark/>
          </w:tcPr>
          <w:p w:rsidR="00354E62" w:rsidRPr="00A5746B" w:rsidRDefault="00354E62" w:rsidP="00B658EB">
            <w:pPr>
              <w:ind w:left="-136" w:right="-184"/>
              <w:jc w:val="center"/>
              <w:rPr>
                <w:rFonts w:eastAsia="Times New Roman"/>
                <w:sz w:val="20"/>
                <w:szCs w:val="20"/>
                <w:lang w:eastAsia="ru-RU"/>
              </w:rPr>
            </w:pPr>
            <w:r w:rsidRPr="00A5746B">
              <w:rPr>
                <w:rFonts w:eastAsia="Times New Roman"/>
                <w:bCs/>
                <w:sz w:val="20"/>
                <w:szCs w:val="20"/>
                <w:lang w:eastAsia="ru-RU"/>
              </w:rPr>
              <w:t>тыс.руб.</w:t>
            </w:r>
          </w:p>
        </w:tc>
        <w:tc>
          <w:tcPr>
            <w:tcW w:w="367" w:type="pct"/>
            <w:shd w:val="clear" w:color="auto" w:fill="auto"/>
            <w:noWrap/>
            <w:vAlign w:val="bottom"/>
          </w:tcPr>
          <w:p w:rsidR="00354E62" w:rsidRPr="00A5746B" w:rsidRDefault="00354E62">
            <w:pPr>
              <w:jc w:val="right"/>
              <w:rPr>
                <w:sz w:val="22"/>
              </w:rPr>
            </w:pPr>
            <w:r w:rsidRPr="00A5746B">
              <w:rPr>
                <w:sz w:val="22"/>
              </w:rPr>
              <w:t>86,71</w:t>
            </w:r>
          </w:p>
        </w:tc>
        <w:tc>
          <w:tcPr>
            <w:tcW w:w="476" w:type="pct"/>
            <w:shd w:val="clear" w:color="auto" w:fill="auto"/>
            <w:noWrap/>
            <w:vAlign w:val="bottom"/>
          </w:tcPr>
          <w:p w:rsidR="00354E62" w:rsidRPr="00A5746B" w:rsidRDefault="00354E62">
            <w:pPr>
              <w:jc w:val="right"/>
              <w:rPr>
                <w:sz w:val="22"/>
              </w:rPr>
            </w:pPr>
            <w:r w:rsidRPr="00A5746B">
              <w:rPr>
                <w:sz w:val="22"/>
              </w:rPr>
              <w:t>91,48</w:t>
            </w:r>
          </w:p>
        </w:tc>
        <w:tc>
          <w:tcPr>
            <w:tcW w:w="381" w:type="pct"/>
            <w:shd w:val="clear" w:color="auto" w:fill="auto"/>
            <w:noWrap/>
            <w:vAlign w:val="bottom"/>
          </w:tcPr>
          <w:p w:rsidR="00354E62" w:rsidRPr="00A5746B" w:rsidRDefault="00354E62">
            <w:pPr>
              <w:jc w:val="right"/>
              <w:rPr>
                <w:sz w:val="22"/>
              </w:rPr>
            </w:pPr>
            <w:r w:rsidRPr="00A5746B">
              <w:rPr>
                <w:sz w:val="22"/>
              </w:rPr>
              <w:t>95,17</w:t>
            </w:r>
          </w:p>
        </w:tc>
        <w:tc>
          <w:tcPr>
            <w:tcW w:w="380" w:type="pct"/>
            <w:shd w:val="clear" w:color="auto" w:fill="auto"/>
            <w:noWrap/>
            <w:vAlign w:val="bottom"/>
          </w:tcPr>
          <w:p w:rsidR="00354E62" w:rsidRPr="00A5746B" w:rsidRDefault="00354E62">
            <w:pPr>
              <w:jc w:val="right"/>
              <w:rPr>
                <w:sz w:val="22"/>
              </w:rPr>
            </w:pPr>
            <w:r w:rsidRPr="00A5746B">
              <w:rPr>
                <w:sz w:val="22"/>
              </w:rPr>
              <w:t>97,26</w:t>
            </w:r>
          </w:p>
        </w:tc>
        <w:tc>
          <w:tcPr>
            <w:tcW w:w="430" w:type="pct"/>
            <w:shd w:val="clear" w:color="auto" w:fill="auto"/>
            <w:noWrap/>
            <w:vAlign w:val="bottom"/>
          </w:tcPr>
          <w:p w:rsidR="00354E62" w:rsidRPr="00A5746B" w:rsidRDefault="00354E62">
            <w:pPr>
              <w:jc w:val="right"/>
              <w:rPr>
                <w:sz w:val="22"/>
              </w:rPr>
            </w:pPr>
            <w:r w:rsidRPr="00A5746B">
              <w:rPr>
                <w:sz w:val="22"/>
              </w:rPr>
              <w:t>99,21</w:t>
            </w:r>
          </w:p>
        </w:tc>
        <w:tc>
          <w:tcPr>
            <w:tcW w:w="380" w:type="pct"/>
            <w:shd w:val="clear" w:color="auto" w:fill="auto"/>
            <w:noWrap/>
            <w:vAlign w:val="bottom"/>
          </w:tcPr>
          <w:p w:rsidR="00354E62" w:rsidRPr="00A5746B" w:rsidRDefault="00354E62">
            <w:pPr>
              <w:jc w:val="right"/>
              <w:rPr>
                <w:sz w:val="22"/>
              </w:rPr>
            </w:pPr>
            <w:r w:rsidRPr="00A5746B">
              <w:rPr>
                <w:sz w:val="22"/>
              </w:rPr>
              <w:t>101,19</w:t>
            </w:r>
          </w:p>
        </w:tc>
        <w:tc>
          <w:tcPr>
            <w:tcW w:w="382" w:type="pct"/>
            <w:shd w:val="clear" w:color="auto" w:fill="auto"/>
            <w:noWrap/>
            <w:vAlign w:val="bottom"/>
          </w:tcPr>
          <w:p w:rsidR="00354E62" w:rsidRPr="00A5746B" w:rsidRDefault="00354E62">
            <w:pPr>
              <w:jc w:val="right"/>
              <w:rPr>
                <w:sz w:val="22"/>
              </w:rPr>
            </w:pPr>
            <w:r w:rsidRPr="00A5746B">
              <w:rPr>
                <w:sz w:val="22"/>
              </w:rPr>
              <w:t>111,72</w:t>
            </w:r>
          </w:p>
        </w:tc>
      </w:tr>
      <w:tr w:rsidR="00354E62" w:rsidRPr="00A5746B" w:rsidTr="00354E62">
        <w:trPr>
          <w:cantSplit/>
        </w:trPr>
        <w:tc>
          <w:tcPr>
            <w:tcW w:w="238" w:type="pct"/>
            <w:vAlign w:val="center"/>
          </w:tcPr>
          <w:p w:rsidR="00354E62" w:rsidRPr="00A5746B" w:rsidRDefault="00354E62" w:rsidP="00B658EB">
            <w:pPr>
              <w:jc w:val="center"/>
              <w:rPr>
                <w:rFonts w:eastAsia="Times New Roman"/>
                <w:sz w:val="20"/>
                <w:szCs w:val="20"/>
                <w:lang w:eastAsia="ru-RU"/>
              </w:rPr>
            </w:pPr>
            <w:r w:rsidRPr="00A5746B">
              <w:rPr>
                <w:rFonts w:eastAsia="Times New Roman"/>
                <w:sz w:val="20"/>
                <w:szCs w:val="20"/>
                <w:lang w:eastAsia="ru-RU"/>
              </w:rPr>
              <w:t>5.6</w:t>
            </w:r>
          </w:p>
        </w:tc>
        <w:tc>
          <w:tcPr>
            <w:tcW w:w="1615" w:type="pct"/>
            <w:shd w:val="clear" w:color="auto" w:fill="auto"/>
            <w:noWrap/>
            <w:vAlign w:val="bottom"/>
            <w:hideMark/>
          </w:tcPr>
          <w:p w:rsidR="00354E62" w:rsidRPr="00A5746B" w:rsidRDefault="00354E62" w:rsidP="00B658EB">
            <w:pPr>
              <w:rPr>
                <w:sz w:val="20"/>
                <w:szCs w:val="20"/>
              </w:rPr>
            </w:pPr>
            <w:r w:rsidRPr="00A5746B">
              <w:rPr>
                <w:sz w:val="20"/>
                <w:szCs w:val="20"/>
              </w:rPr>
              <w:t>Общепроизводственные расходы:</w:t>
            </w:r>
          </w:p>
        </w:tc>
        <w:tc>
          <w:tcPr>
            <w:tcW w:w="349" w:type="pct"/>
            <w:shd w:val="clear" w:color="auto" w:fill="auto"/>
            <w:noWrap/>
            <w:vAlign w:val="center"/>
            <w:hideMark/>
          </w:tcPr>
          <w:p w:rsidR="00354E62" w:rsidRPr="00A5746B" w:rsidRDefault="00354E62" w:rsidP="00B658EB">
            <w:pPr>
              <w:ind w:left="-136" w:right="-184"/>
              <w:jc w:val="center"/>
              <w:rPr>
                <w:rFonts w:eastAsia="Times New Roman"/>
                <w:sz w:val="20"/>
                <w:szCs w:val="20"/>
                <w:lang w:eastAsia="ru-RU"/>
              </w:rPr>
            </w:pPr>
            <w:r w:rsidRPr="00A5746B">
              <w:rPr>
                <w:rFonts w:eastAsia="Times New Roman"/>
                <w:bCs/>
                <w:sz w:val="20"/>
                <w:szCs w:val="20"/>
                <w:lang w:eastAsia="ru-RU"/>
              </w:rPr>
              <w:t>тыс.руб.</w:t>
            </w:r>
          </w:p>
        </w:tc>
        <w:tc>
          <w:tcPr>
            <w:tcW w:w="367" w:type="pct"/>
            <w:shd w:val="clear" w:color="auto" w:fill="auto"/>
            <w:noWrap/>
            <w:vAlign w:val="bottom"/>
          </w:tcPr>
          <w:p w:rsidR="00354E62" w:rsidRPr="00A5746B" w:rsidRDefault="00354E62">
            <w:pPr>
              <w:jc w:val="right"/>
              <w:rPr>
                <w:sz w:val="22"/>
              </w:rPr>
            </w:pPr>
            <w:r w:rsidRPr="00A5746B">
              <w:rPr>
                <w:sz w:val="22"/>
              </w:rPr>
              <w:t>1290,80</w:t>
            </w:r>
          </w:p>
        </w:tc>
        <w:tc>
          <w:tcPr>
            <w:tcW w:w="476" w:type="pct"/>
            <w:shd w:val="clear" w:color="auto" w:fill="auto"/>
            <w:noWrap/>
            <w:vAlign w:val="bottom"/>
          </w:tcPr>
          <w:p w:rsidR="00354E62" w:rsidRPr="00A5746B" w:rsidRDefault="00354E62">
            <w:pPr>
              <w:jc w:val="right"/>
              <w:rPr>
                <w:sz w:val="22"/>
              </w:rPr>
            </w:pPr>
            <w:r w:rsidRPr="00A5746B">
              <w:rPr>
                <w:sz w:val="22"/>
              </w:rPr>
              <w:t>1361,87</w:t>
            </w:r>
          </w:p>
        </w:tc>
        <w:tc>
          <w:tcPr>
            <w:tcW w:w="381" w:type="pct"/>
            <w:shd w:val="clear" w:color="auto" w:fill="auto"/>
            <w:noWrap/>
            <w:vAlign w:val="bottom"/>
          </w:tcPr>
          <w:p w:rsidR="00354E62" w:rsidRPr="00A5746B" w:rsidRDefault="00354E62">
            <w:pPr>
              <w:jc w:val="right"/>
              <w:rPr>
                <w:sz w:val="22"/>
              </w:rPr>
            </w:pPr>
            <w:r w:rsidRPr="00A5746B">
              <w:rPr>
                <w:sz w:val="22"/>
              </w:rPr>
              <w:t>1416,79</w:t>
            </w:r>
          </w:p>
        </w:tc>
        <w:tc>
          <w:tcPr>
            <w:tcW w:w="380" w:type="pct"/>
            <w:shd w:val="clear" w:color="auto" w:fill="auto"/>
            <w:noWrap/>
            <w:vAlign w:val="bottom"/>
          </w:tcPr>
          <w:p w:rsidR="00354E62" w:rsidRPr="00A5746B" w:rsidRDefault="00354E62">
            <w:pPr>
              <w:jc w:val="right"/>
              <w:rPr>
                <w:sz w:val="22"/>
              </w:rPr>
            </w:pPr>
            <w:r w:rsidRPr="00A5746B">
              <w:rPr>
                <w:sz w:val="22"/>
              </w:rPr>
              <w:t>1447,95</w:t>
            </w:r>
          </w:p>
        </w:tc>
        <w:tc>
          <w:tcPr>
            <w:tcW w:w="430" w:type="pct"/>
            <w:shd w:val="clear" w:color="auto" w:fill="auto"/>
            <w:noWrap/>
            <w:vAlign w:val="bottom"/>
          </w:tcPr>
          <w:p w:rsidR="00354E62" w:rsidRPr="00A5746B" w:rsidRDefault="00354E62">
            <w:pPr>
              <w:jc w:val="right"/>
              <w:rPr>
                <w:sz w:val="22"/>
              </w:rPr>
            </w:pPr>
            <w:r w:rsidRPr="00A5746B">
              <w:rPr>
                <w:sz w:val="22"/>
              </w:rPr>
              <w:t>1476,91</w:t>
            </w:r>
          </w:p>
        </w:tc>
        <w:tc>
          <w:tcPr>
            <w:tcW w:w="380" w:type="pct"/>
            <w:shd w:val="clear" w:color="auto" w:fill="auto"/>
            <w:noWrap/>
            <w:vAlign w:val="bottom"/>
          </w:tcPr>
          <w:p w:rsidR="00354E62" w:rsidRPr="00A5746B" w:rsidRDefault="00354E62">
            <w:pPr>
              <w:jc w:val="right"/>
              <w:rPr>
                <w:sz w:val="22"/>
              </w:rPr>
            </w:pPr>
            <w:r w:rsidRPr="00A5746B">
              <w:rPr>
                <w:sz w:val="22"/>
              </w:rPr>
              <w:t>1506,45</w:t>
            </w:r>
          </w:p>
        </w:tc>
        <w:tc>
          <w:tcPr>
            <w:tcW w:w="382" w:type="pct"/>
            <w:shd w:val="clear" w:color="auto" w:fill="auto"/>
            <w:noWrap/>
            <w:vAlign w:val="bottom"/>
          </w:tcPr>
          <w:p w:rsidR="00354E62" w:rsidRPr="00A5746B" w:rsidRDefault="00354E62">
            <w:pPr>
              <w:jc w:val="right"/>
              <w:rPr>
                <w:sz w:val="22"/>
              </w:rPr>
            </w:pPr>
            <w:r w:rsidRPr="00A5746B">
              <w:rPr>
                <w:sz w:val="22"/>
              </w:rPr>
              <w:t>1663,24</w:t>
            </w:r>
          </w:p>
        </w:tc>
      </w:tr>
      <w:tr w:rsidR="00354E62" w:rsidRPr="00A5746B" w:rsidTr="00354E62">
        <w:trPr>
          <w:cantSplit/>
        </w:trPr>
        <w:tc>
          <w:tcPr>
            <w:tcW w:w="238" w:type="pct"/>
            <w:vAlign w:val="center"/>
          </w:tcPr>
          <w:p w:rsidR="00354E62" w:rsidRPr="00A5746B" w:rsidRDefault="00354E62" w:rsidP="00B658EB">
            <w:pPr>
              <w:jc w:val="center"/>
              <w:rPr>
                <w:rFonts w:eastAsia="Times New Roman"/>
                <w:sz w:val="20"/>
                <w:szCs w:val="20"/>
                <w:lang w:eastAsia="ru-RU"/>
              </w:rPr>
            </w:pPr>
            <w:r w:rsidRPr="00A5746B">
              <w:rPr>
                <w:rFonts w:eastAsia="Times New Roman"/>
                <w:sz w:val="20"/>
                <w:szCs w:val="20"/>
                <w:lang w:eastAsia="ru-RU"/>
              </w:rPr>
              <w:t>5.7</w:t>
            </w:r>
          </w:p>
        </w:tc>
        <w:tc>
          <w:tcPr>
            <w:tcW w:w="1615" w:type="pct"/>
            <w:shd w:val="clear" w:color="auto" w:fill="auto"/>
            <w:noWrap/>
            <w:vAlign w:val="bottom"/>
            <w:hideMark/>
          </w:tcPr>
          <w:p w:rsidR="00354E62" w:rsidRPr="00A5746B" w:rsidRDefault="00354E62" w:rsidP="00B658EB">
            <w:pPr>
              <w:rPr>
                <w:sz w:val="20"/>
                <w:szCs w:val="20"/>
              </w:rPr>
            </w:pPr>
            <w:r w:rsidRPr="00A5746B">
              <w:rPr>
                <w:sz w:val="20"/>
                <w:szCs w:val="20"/>
              </w:rPr>
              <w:t>Общехозяйственные расходы:</w:t>
            </w:r>
          </w:p>
        </w:tc>
        <w:tc>
          <w:tcPr>
            <w:tcW w:w="349" w:type="pct"/>
            <w:shd w:val="clear" w:color="auto" w:fill="auto"/>
            <w:noWrap/>
            <w:vAlign w:val="center"/>
            <w:hideMark/>
          </w:tcPr>
          <w:p w:rsidR="00354E62" w:rsidRPr="00A5746B" w:rsidRDefault="00354E62" w:rsidP="00B658EB">
            <w:pPr>
              <w:ind w:left="-136" w:right="-184"/>
              <w:jc w:val="center"/>
              <w:rPr>
                <w:rFonts w:eastAsia="Times New Roman"/>
                <w:sz w:val="20"/>
                <w:szCs w:val="20"/>
                <w:lang w:eastAsia="ru-RU"/>
              </w:rPr>
            </w:pPr>
            <w:r w:rsidRPr="00A5746B">
              <w:rPr>
                <w:rFonts w:eastAsia="Times New Roman"/>
                <w:bCs/>
                <w:sz w:val="20"/>
                <w:szCs w:val="20"/>
                <w:lang w:eastAsia="ru-RU"/>
              </w:rPr>
              <w:t>тыс.руб.</w:t>
            </w:r>
          </w:p>
        </w:tc>
        <w:tc>
          <w:tcPr>
            <w:tcW w:w="367" w:type="pct"/>
            <w:shd w:val="clear" w:color="auto" w:fill="auto"/>
            <w:noWrap/>
            <w:vAlign w:val="bottom"/>
          </w:tcPr>
          <w:p w:rsidR="00354E62" w:rsidRPr="00A5746B" w:rsidRDefault="00354E62">
            <w:pPr>
              <w:jc w:val="right"/>
              <w:rPr>
                <w:sz w:val="22"/>
              </w:rPr>
            </w:pPr>
            <w:r w:rsidRPr="00A5746B">
              <w:rPr>
                <w:sz w:val="22"/>
              </w:rPr>
              <w:t>2046,12</w:t>
            </w:r>
          </w:p>
        </w:tc>
        <w:tc>
          <w:tcPr>
            <w:tcW w:w="476" w:type="pct"/>
            <w:shd w:val="clear" w:color="auto" w:fill="auto"/>
            <w:noWrap/>
            <w:vAlign w:val="bottom"/>
          </w:tcPr>
          <w:p w:rsidR="00354E62" w:rsidRPr="00A5746B" w:rsidRDefault="00354E62">
            <w:pPr>
              <w:jc w:val="right"/>
              <w:rPr>
                <w:sz w:val="22"/>
              </w:rPr>
            </w:pPr>
            <w:r w:rsidRPr="00A5746B">
              <w:rPr>
                <w:sz w:val="22"/>
              </w:rPr>
              <w:t>2158,76</w:t>
            </w:r>
          </w:p>
        </w:tc>
        <w:tc>
          <w:tcPr>
            <w:tcW w:w="381" w:type="pct"/>
            <w:shd w:val="clear" w:color="auto" w:fill="auto"/>
            <w:noWrap/>
            <w:vAlign w:val="bottom"/>
          </w:tcPr>
          <w:p w:rsidR="00354E62" w:rsidRPr="00A5746B" w:rsidRDefault="00354E62">
            <w:pPr>
              <w:jc w:val="right"/>
              <w:rPr>
                <w:sz w:val="22"/>
              </w:rPr>
            </w:pPr>
            <w:r w:rsidRPr="00A5746B">
              <w:rPr>
                <w:sz w:val="22"/>
              </w:rPr>
              <w:t>2245,82</w:t>
            </w:r>
          </w:p>
        </w:tc>
        <w:tc>
          <w:tcPr>
            <w:tcW w:w="380" w:type="pct"/>
            <w:shd w:val="clear" w:color="auto" w:fill="auto"/>
            <w:noWrap/>
            <w:vAlign w:val="bottom"/>
          </w:tcPr>
          <w:p w:rsidR="00354E62" w:rsidRPr="00A5746B" w:rsidRDefault="00354E62">
            <w:pPr>
              <w:jc w:val="right"/>
              <w:rPr>
                <w:sz w:val="22"/>
              </w:rPr>
            </w:pPr>
            <w:r w:rsidRPr="00A5746B">
              <w:rPr>
                <w:sz w:val="22"/>
              </w:rPr>
              <w:t>2295,23</w:t>
            </w:r>
          </w:p>
        </w:tc>
        <w:tc>
          <w:tcPr>
            <w:tcW w:w="430" w:type="pct"/>
            <w:shd w:val="clear" w:color="auto" w:fill="auto"/>
            <w:noWrap/>
            <w:vAlign w:val="bottom"/>
          </w:tcPr>
          <w:p w:rsidR="00354E62" w:rsidRPr="00A5746B" w:rsidRDefault="00354E62">
            <w:pPr>
              <w:jc w:val="right"/>
              <w:rPr>
                <w:sz w:val="22"/>
              </w:rPr>
            </w:pPr>
            <w:r w:rsidRPr="00A5746B">
              <w:rPr>
                <w:sz w:val="22"/>
              </w:rPr>
              <w:t>2341,13</w:t>
            </w:r>
          </w:p>
        </w:tc>
        <w:tc>
          <w:tcPr>
            <w:tcW w:w="380" w:type="pct"/>
            <w:shd w:val="clear" w:color="auto" w:fill="auto"/>
            <w:noWrap/>
            <w:vAlign w:val="bottom"/>
          </w:tcPr>
          <w:p w:rsidR="00354E62" w:rsidRPr="00A5746B" w:rsidRDefault="00354E62">
            <w:pPr>
              <w:jc w:val="right"/>
              <w:rPr>
                <w:sz w:val="22"/>
              </w:rPr>
            </w:pPr>
            <w:r w:rsidRPr="00A5746B">
              <w:rPr>
                <w:sz w:val="22"/>
              </w:rPr>
              <w:t>2387,96</w:t>
            </w:r>
          </w:p>
        </w:tc>
        <w:tc>
          <w:tcPr>
            <w:tcW w:w="382" w:type="pct"/>
            <w:shd w:val="clear" w:color="auto" w:fill="auto"/>
            <w:noWrap/>
            <w:vAlign w:val="bottom"/>
          </w:tcPr>
          <w:p w:rsidR="00354E62" w:rsidRPr="00A5746B" w:rsidRDefault="00354E62">
            <w:pPr>
              <w:jc w:val="right"/>
              <w:rPr>
                <w:sz w:val="22"/>
              </w:rPr>
            </w:pPr>
            <w:r w:rsidRPr="00A5746B">
              <w:rPr>
                <w:sz w:val="22"/>
              </w:rPr>
              <w:t>2636,50</w:t>
            </w:r>
          </w:p>
        </w:tc>
      </w:tr>
      <w:tr w:rsidR="00354E62" w:rsidRPr="00A5746B" w:rsidTr="00354E62">
        <w:trPr>
          <w:cantSplit/>
        </w:trPr>
        <w:tc>
          <w:tcPr>
            <w:tcW w:w="238" w:type="pct"/>
            <w:vAlign w:val="center"/>
          </w:tcPr>
          <w:p w:rsidR="00354E62" w:rsidRPr="00A5746B" w:rsidRDefault="00354E62" w:rsidP="00B658EB">
            <w:pPr>
              <w:jc w:val="center"/>
              <w:rPr>
                <w:rFonts w:eastAsia="Times New Roman"/>
                <w:sz w:val="20"/>
                <w:szCs w:val="20"/>
                <w:lang w:eastAsia="ru-RU"/>
              </w:rPr>
            </w:pPr>
            <w:r w:rsidRPr="00A5746B">
              <w:rPr>
                <w:rFonts w:eastAsia="Times New Roman"/>
                <w:sz w:val="20"/>
                <w:szCs w:val="20"/>
                <w:lang w:eastAsia="ru-RU"/>
              </w:rPr>
              <w:t>5.8</w:t>
            </w:r>
          </w:p>
        </w:tc>
        <w:tc>
          <w:tcPr>
            <w:tcW w:w="1615" w:type="pct"/>
            <w:shd w:val="clear" w:color="auto" w:fill="auto"/>
            <w:noWrap/>
            <w:vAlign w:val="bottom"/>
            <w:hideMark/>
          </w:tcPr>
          <w:p w:rsidR="00354E62" w:rsidRPr="00A5746B" w:rsidRDefault="00354E62" w:rsidP="00B658EB">
            <w:pPr>
              <w:rPr>
                <w:sz w:val="20"/>
                <w:szCs w:val="20"/>
              </w:rPr>
            </w:pPr>
            <w:r w:rsidRPr="00A5746B">
              <w:rPr>
                <w:sz w:val="20"/>
                <w:szCs w:val="20"/>
              </w:rPr>
              <w:t>Расходы на капитальный и текущий ремонт осно</w:t>
            </w:r>
            <w:r w:rsidRPr="00A5746B">
              <w:rPr>
                <w:sz w:val="20"/>
                <w:szCs w:val="20"/>
              </w:rPr>
              <w:t>в</w:t>
            </w:r>
            <w:r w:rsidRPr="00A5746B">
              <w:rPr>
                <w:sz w:val="20"/>
                <w:szCs w:val="20"/>
              </w:rPr>
              <w:t>ных производственных средств</w:t>
            </w:r>
          </w:p>
        </w:tc>
        <w:tc>
          <w:tcPr>
            <w:tcW w:w="349" w:type="pct"/>
            <w:shd w:val="clear" w:color="auto" w:fill="auto"/>
            <w:noWrap/>
            <w:vAlign w:val="center"/>
            <w:hideMark/>
          </w:tcPr>
          <w:p w:rsidR="00354E62" w:rsidRPr="00A5746B" w:rsidRDefault="00354E62" w:rsidP="00B658EB">
            <w:pPr>
              <w:ind w:left="-136" w:right="-184"/>
              <w:jc w:val="center"/>
              <w:rPr>
                <w:rFonts w:eastAsia="Times New Roman"/>
                <w:sz w:val="20"/>
                <w:szCs w:val="20"/>
                <w:lang w:eastAsia="ru-RU"/>
              </w:rPr>
            </w:pPr>
            <w:r w:rsidRPr="00A5746B">
              <w:rPr>
                <w:rFonts w:eastAsia="Times New Roman"/>
                <w:bCs/>
                <w:sz w:val="20"/>
                <w:szCs w:val="20"/>
                <w:lang w:eastAsia="ru-RU"/>
              </w:rPr>
              <w:t>тыс.руб.</w:t>
            </w:r>
          </w:p>
        </w:tc>
        <w:tc>
          <w:tcPr>
            <w:tcW w:w="367" w:type="pct"/>
            <w:shd w:val="clear" w:color="auto" w:fill="auto"/>
            <w:noWrap/>
            <w:vAlign w:val="bottom"/>
          </w:tcPr>
          <w:p w:rsidR="00354E62" w:rsidRPr="00A5746B" w:rsidRDefault="00354E62">
            <w:pPr>
              <w:jc w:val="right"/>
              <w:rPr>
                <w:sz w:val="22"/>
              </w:rPr>
            </w:pPr>
            <w:r w:rsidRPr="00A5746B">
              <w:rPr>
                <w:sz w:val="22"/>
              </w:rPr>
              <w:t>0,00</w:t>
            </w:r>
          </w:p>
        </w:tc>
        <w:tc>
          <w:tcPr>
            <w:tcW w:w="476" w:type="pct"/>
            <w:shd w:val="clear" w:color="auto" w:fill="auto"/>
            <w:noWrap/>
            <w:vAlign w:val="bottom"/>
          </w:tcPr>
          <w:p w:rsidR="00354E62" w:rsidRPr="00A5746B" w:rsidRDefault="00354E62">
            <w:pPr>
              <w:jc w:val="right"/>
              <w:rPr>
                <w:sz w:val="22"/>
              </w:rPr>
            </w:pPr>
            <w:r w:rsidRPr="00A5746B">
              <w:rPr>
                <w:sz w:val="22"/>
              </w:rPr>
              <w:t>0,00</w:t>
            </w:r>
          </w:p>
        </w:tc>
        <w:tc>
          <w:tcPr>
            <w:tcW w:w="381" w:type="pct"/>
            <w:shd w:val="clear" w:color="auto" w:fill="auto"/>
            <w:noWrap/>
            <w:vAlign w:val="bottom"/>
          </w:tcPr>
          <w:p w:rsidR="00354E62" w:rsidRPr="00A5746B" w:rsidRDefault="00354E62">
            <w:pPr>
              <w:jc w:val="right"/>
              <w:rPr>
                <w:sz w:val="22"/>
              </w:rPr>
            </w:pPr>
            <w:r w:rsidRPr="00A5746B">
              <w:rPr>
                <w:sz w:val="22"/>
              </w:rPr>
              <w:t>0,00</w:t>
            </w:r>
          </w:p>
        </w:tc>
        <w:tc>
          <w:tcPr>
            <w:tcW w:w="380" w:type="pct"/>
            <w:shd w:val="clear" w:color="auto" w:fill="auto"/>
            <w:noWrap/>
            <w:vAlign w:val="bottom"/>
          </w:tcPr>
          <w:p w:rsidR="00354E62" w:rsidRPr="00A5746B" w:rsidRDefault="00354E62">
            <w:pPr>
              <w:jc w:val="right"/>
              <w:rPr>
                <w:sz w:val="22"/>
              </w:rPr>
            </w:pPr>
            <w:r w:rsidRPr="00A5746B">
              <w:rPr>
                <w:sz w:val="22"/>
              </w:rPr>
              <w:t>0,00</w:t>
            </w:r>
          </w:p>
        </w:tc>
        <w:tc>
          <w:tcPr>
            <w:tcW w:w="430" w:type="pct"/>
            <w:shd w:val="clear" w:color="auto" w:fill="auto"/>
            <w:noWrap/>
            <w:vAlign w:val="bottom"/>
          </w:tcPr>
          <w:p w:rsidR="00354E62" w:rsidRPr="00A5746B" w:rsidRDefault="00354E62">
            <w:pPr>
              <w:jc w:val="right"/>
              <w:rPr>
                <w:sz w:val="22"/>
              </w:rPr>
            </w:pPr>
            <w:r w:rsidRPr="00A5746B">
              <w:rPr>
                <w:sz w:val="22"/>
              </w:rPr>
              <w:t>0,00</w:t>
            </w:r>
          </w:p>
        </w:tc>
        <w:tc>
          <w:tcPr>
            <w:tcW w:w="380" w:type="pct"/>
            <w:shd w:val="clear" w:color="auto" w:fill="auto"/>
            <w:noWrap/>
            <w:vAlign w:val="bottom"/>
          </w:tcPr>
          <w:p w:rsidR="00354E62" w:rsidRPr="00A5746B" w:rsidRDefault="00354E62">
            <w:pPr>
              <w:jc w:val="right"/>
              <w:rPr>
                <w:sz w:val="22"/>
              </w:rPr>
            </w:pPr>
            <w:r w:rsidRPr="00A5746B">
              <w:rPr>
                <w:sz w:val="22"/>
              </w:rPr>
              <w:t>0,00</w:t>
            </w:r>
          </w:p>
        </w:tc>
        <w:tc>
          <w:tcPr>
            <w:tcW w:w="382" w:type="pct"/>
            <w:shd w:val="clear" w:color="auto" w:fill="auto"/>
            <w:noWrap/>
            <w:vAlign w:val="bottom"/>
          </w:tcPr>
          <w:p w:rsidR="00354E62" w:rsidRPr="00A5746B" w:rsidRDefault="00354E62">
            <w:pPr>
              <w:jc w:val="right"/>
              <w:rPr>
                <w:sz w:val="22"/>
              </w:rPr>
            </w:pPr>
            <w:r w:rsidRPr="00A5746B">
              <w:rPr>
                <w:sz w:val="22"/>
              </w:rPr>
              <w:t>0,00</w:t>
            </w:r>
          </w:p>
        </w:tc>
      </w:tr>
      <w:tr w:rsidR="00354E62" w:rsidRPr="00A5746B" w:rsidTr="00354E62">
        <w:trPr>
          <w:cantSplit/>
        </w:trPr>
        <w:tc>
          <w:tcPr>
            <w:tcW w:w="238" w:type="pct"/>
            <w:vAlign w:val="center"/>
          </w:tcPr>
          <w:p w:rsidR="00354E62" w:rsidRPr="00A5746B" w:rsidRDefault="00354E62" w:rsidP="00B658EB">
            <w:pPr>
              <w:jc w:val="center"/>
              <w:rPr>
                <w:rFonts w:eastAsia="Times New Roman"/>
                <w:sz w:val="20"/>
                <w:szCs w:val="20"/>
                <w:lang w:eastAsia="ru-RU"/>
              </w:rPr>
            </w:pPr>
            <w:r w:rsidRPr="00A5746B">
              <w:rPr>
                <w:rFonts w:eastAsia="Times New Roman"/>
                <w:sz w:val="20"/>
                <w:szCs w:val="20"/>
                <w:lang w:eastAsia="ru-RU"/>
              </w:rPr>
              <w:t>6</w:t>
            </w:r>
          </w:p>
        </w:tc>
        <w:tc>
          <w:tcPr>
            <w:tcW w:w="1615" w:type="pct"/>
            <w:shd w:val="clear" w:color="auto" w:fill="auto"/>
            <w:noWrap/>
            <w:vAlign w:val="bottom"/>
            <w:hideMark/>
          </w:tcPr>
          <w:p w:rsidR="00354E62" w:rsidRPr="00A5746B" w:rsidRDefault="00354E62" w:rsidP="00B658EB">
            <w:pPr>
              <w:rPr>
                <w:sz w:val="20"/>
                <w:szCs w:val="20"/>
              </w:rPr>
            </w:pPr>
            <w:r w:rsidRPr="00A5746B">
              <w:rPr>
                <w:sz w:val="20"/>
                <w:szCs w:val="20"/>
              </w:rPr>
              <w:t>прочие расходы</w:t>
            </w:r>
          </w:p>
        </w:tc>
        <w:tc>
          <w:tcPr>
            <w:tcW w:w="349" w:type="pct"/>
            <w:shd w:val="clear" w:color="auto" w:fill="auto"/>
            <w:noWrap/>
            <w:vAlign w:val="center"/>
            <w:hideMark/>
          </w:tcPr>
          <w:p w:rsidR="00354E62" w:rsidRPr="00A5746B" w:rsidRDefault="00354E62" w:rsidP="00B658EB">
            <w:pPr>
              <w:ind w:left="-136" w:right="-184"/>
              <w:jc w:val="center"/>
              <w:rPr>
                <w:rFonts w:eastAsia="Times New Roman"/>
                <w:sz w:val="20"/>
                <w:szCs w:val="20"/>
                <w:lang w:eastAsia="ru-RU"/>
              </w:rPr>
            </w:pPr>
            <w:r w:rsidRPr="00A5746B">
              <w:rPr>
                <w:rFonts w:eastAsia="Times New Roman"/>
                <w:bCs/>
                <w:sz w:val="20"/>
                <w:szCs w:val="20"/>
                <w:lang w:eastAsia="ru-RU"/>
              </w:rPr>
              <w:t>тыс.руб.</w:t>
            </w:r>
          </w:p>
        </w:tc>
        <w:tc>
          <w:tcPr>
            <w:tcW w:w="367" w:type="pct"/>
            <w:shd w:val="clear" w:color="auto" w:fill="auto"/>
            <w:noWrap/>
            <w:vAlign w:val="bottom"/>
          </w:tcPr>
          <w:p w:rsidR="00354E62" w:rsidRPr="00A5746B" w:rsidRDefault="00354E62">
            <w:pPr>
              <w:jc w:val="right"/>
              <w:rPr>
                <w:sz w:val="22"/>
              </w:rPr>
            </w:pPr>
            <w:r w:rsidRPr="00A5746B">
              <w:rPr>
                <w:sz w:val="22"/>
              </w:rPr>
              <w:t>0,00</w:t>
            </w:r>
          </w:p>
        </w:tc>
        <w:tc>
          <w:tcPr>
            <w:tcW w:w="476" w:type="pct"/>
            <w:shd w:val="clear" w:color="auto" w:fill="auto"/>
            <w:noWrap/>
            <w:vAlign w:val="bottom"/>
          </w:tcPr>
          <w:p w:rsidR="00354E62" w:rsidRPr="00A5746B" w:rsidRDefault="00354E62">
            <w:pPr>
              <w:jc w:val="right"/>
              <w:rPr>
                <w:sz w:val="22"/>
              </w:rPr>
            </w:pPr>
            <w:r w:rsidRPr="00A5746B">
              <w:rPr>
                <w:sz w:val="22"/>
              </w:rPr>
              <w:t>0,00</w:t>
            </w:r>
          </w:p>
        </w:tc>
        <w:tc>
          <w:tcPr>
            <w:tcW w:w="381" w:type="pct"/>
            <w:shd w:val="clear" w:color="auto" w:fill="auto"/>
            <w:noWrap/>
            <w:vAlign w:val="bottom"/>
          </w:tcPr>
          <w:p w:rsidR="00354E62" w:rsidRPr="00A5746B" w:rsidRDefault="00354E62">
            <w:pPr>
              <w:jc w:val="right"/>
              <w:rPr>
                <w:sz w:val="22"/>
              </w:rPr>
            </w:pPr>
            <w:r w:rsidRPr="00A5746B">
              <w:rPr>
                <w:sz w:val="22"/>
              </w:rPr>
              <w:t>0,00</w:t>
            </w:r>
          </w:p>
        </w:tc>
        <w:tc>
          <w:tcPr>
            <w:tcW w:w="380" w:type="pct"/>
            <w:shd w:val="clear" w:color="auto" w:fill="auto"/>
            <w:noWrap/>
            <w:vAlign w:val="bottom"/>
          </w:tcPr>
          <w:p w:rsidR="00354E62" w:rsidRPr="00A5746B" w:rsidRDefault="00354E62">
            <w:pPr>
              <w:jc w:val="right"/>
              <w:rPr>
                <w:sz w:val="22"/>
              </w:rPr>
            </w:pPr>
            <w:r w:rsidRPr="00A5746B">
              <w:rPr>
                <w:sz w:val="22"/>
              </w:rPr>
              <w:t>0,00</w:t>
            </w:r>
          </w:p>
        </w:tc>
        <w:tc>
          <w:tcPr>
            <w:tcW w:w="430" w:type="pct"/>
            <w:shd w:val="clear" w:color="auto" w:fill="auto"/>
            <w:noWrap/>
            <w:vAlign w:val="bottom"/>
          </w:tcPr>
          <w:p w:rsidR="00354E62" w:rsidRPr="00A5746B" w:rsidRDefault="00354E62">
            <w:pPr>
              <w:jc w:val="right"/>
              <w:rPr>
                <w:sz w:val="22"/>
              </w:rPr>
            </w:pPr>
            <w:r w:rsidRPr="00A5746B">
              <w:rPr>
                <w:sz w:val="22"/>
              </w:rPr>
              <w:t>0,00</w:t>
            </w:r>
          </w:p>
        </w:tc>
        <w:tc>
          <w:tcPr>
            <w:tcW w:w="380" w:type="pct"/>
            <w:shd w:val="clear" w:color="auto" w:fill="auto"/>
            <w:noWrap/>
            <w:vAlign w:val="bottom"/>
          </w:tcPr>
          <w:p w:rsidR="00354E62" w:rsidRPr="00A5746B" w:rsidRDefault="00354E62">
            <w:pPr>
              <w:jc w:val="right"/>
              <w:rPr>
                <w:sz w:val="22"/>
              </w:rPr>
            </w:pPr>
            <w:r w:rsidRPr="00A5746B">
              <w:rPr>
                <w:sz w:val="22"/>
              </w:rPr>
              <w:t>0,00</w:t>
            </w:r>
          </w:p>
        </w:tc>
        <w:tc>
          <w:tcPr>
            <w:tcW w:w="382" w:type="pct"/>
            <w:shd w:val="clear" w:color="auto" w:fill="auto"/>
            <w:noWrap/>
            <w:vAlign w:val="bottom"/>
          </w:tcPr>
          <w:p w:rsidR="00354E62" w:rsidRPr="00A5746B" w:rsidRDefault="00354E62">
            <w:pPr>
              <w:jc w:val="right"/>
              <w:rPr>
                <w:sz w:val="22"/>
              </w:rPr>
            </w:pPr>
            <w:r w:rsidRPr="00A5746B">
              <w:rPr>
                <w:sz w:val="22"/>
              </w:rPr>
              <w:t>0,00</w:t>
            </w:r>
          </w:p>
        </w:tc>
      </w:tr>
      <w:tr w:rsidR="00354E62" w:rsidRPr="00A5746B" w:rsidTr="00354E62">
        <w:trPr>
          <w:cantSplit/>
        </w:trPr>
        <w:tc>
          <w:tcPr>
            <w:tcW w:w="238" w:type="pct"/>
            <w:vAlign w:val="center"/>
          </w:tcPr>
          <w:p w:rsidR="00354E62" w:rsidRPr="00A5746B" w:rsidRDefault="00354E62" w:rsidP="00B658EB">
            <w:pPr>
              <w:jc w:val="center"/>
              <w:rPr>
                <w:rFonts w:eastAsia="Times New Roman"/>
                <w:sz w:val="20"/>
                <w:szCs w:val="20"/>
                <w:lang w:eastAsia="ru-RU"/>
              </w:rPr>
            </w:pPr>
            <w:r w:rsidRPr="00A5746B">
              <w:rPr>
                <w:rFonts w:eastAsia="Times New Roman"/>
                <w:sz w:val="20"/>
                <w:szCs w:val="20"/>
                <w:lang w:eastAsia="ru-RU"/>
              </w:rPr>
              <w:t>7</w:t>
            </w:r>
          </w:p>
        </w:tc>
        <w:tc>
          <w:tcPr>
            <w:tcW w:w="1615" w:type="pct"/>
            <w:shd w:val="clear" w:color="auto" w:fill="auto"/>
            <w:noWrap/>
            <w:vAlign w:val="center"/>
            <w:hideMark/>
          </w:tcPr>
          <w:p w:rsidR="00354E62" w:rsidRPr="00A5746B" w:rsidRDefault="00354E62" w:rsidP="00B658EB">
            <w:pPr>
              <w:jc w:val="center"/>
              <w:rPr>
                <w:sz w:val="20"/>
                <w:szCs w:val="20"/>
              </w:rPr>
            </w:pPr>
            <w:r w:rsidRPr="00A5746B">
              <w:rPr>
                <w:sz w:val="20"/>
                <w:szCs w:val="20"/>
              </w:rPr>
              <w:t>Прибыль</w:t>
            </w:r>
          </w:p>
        </w:tc>
        <w:tc>
          <w:tcPr>
            <w:tcW w:w="349" w:type="pct"/>
            <w:shd w:val="clear" w:color="auto" w:fill="auto"/>
            <w:noWrap/>
            <w:vAlign w:val="center"/>
            <w:hideMark/>
          </w:tcPr>
          <w:p w:rsidR="00354E62" w:rsidRPr="00A5746B" w:rsidRDefault="00354E62" w:rsidP="00B658EB">
            <w:pPr>
              <w:ind w:left="-136" w:right="-184"/>
              <w:jc w:val="center"/>
              <w:rPr>
                <w:rFonts w:eastAsia="Times New Roman"/>
                <w:sz w:val="20"/>
                <w:szCs w:val="20"/>
                <w:lang w:eastAsia="ru-RU"/>
              </w:rPr>
            </w:pPr>
            <w:r w:rsidRPr="00A5746B">
              <w:rPr>
                <w:rFonts w:eastAsia="Times New Roman"/>
                <w:bCs/>
                <w:sz w:val="20"/>
                <w:szCs w:val="20"/>
                <w:lang w:eastAsia="ru-RU"/>
              </w:rPr>
              <w:t>тыс.руб.</w:t>
            </w:r>
          </w:p>
        </w:tc>
        <w:tc>
          <w:tcPr>
            <w:tcW w:w="367" w:type="pct"/>
            <w:shd w:val="clear" w:color="auto" w:fill="auto"/>
            <w:noWrap/>
            <w:vAlign w:val="bottom"/>
          </w:tcPr>
          <w:p w:rsidR="00354E62" w:rsidRPr="00A5746B" w:rsidRDefault="00354E62">
            <w:pPr>
              <w:jc w:val="right"/>
              <w:rPr>
                <w:sz w:val="22"/>
              </w:rPr>
            </w:pPr>
            <w:r w:rsidRPr="00A5746B">
              <w:rPr>
                <w:sz w:val="22"/>
              </w:rPr>
              <w:t>190,39</w:t>
            </w:r>
          </w:p>
        </w:tc>
        <w:tc>
          <w:tcPr>
            <w:tcW w:w="476" w:type="pct"/>
            <w:shd w:val="clear" w:color="auto" w:fill="auto"/>
            <w:noWrap/>
            <w:vAlign w:val="bottom"/>
          </w:tcPr>
          <w:p w:rsidR="00354E62" w:rsidRPr="00A5746B" w:rsidRDefault="00354E62">
            <w:pPr>
              <w:jc w:val="right"/>
              <w:rPr>
                <w:sz w:val="22"/>
              </w:rPr>
            </w:pPr>
            <w:r w:rsidRPr="00A5746B">
              <w:rPr>
                <w:sz w:val="22"/>
              </w:rPr>
              <w:t>190,39</w:t>
            </w:r>
          </w:p>
        </w:tc>
        <w:tc>
          <w:tcPr>
            <w:tcW w:w="381" w:type="pct"/>
            <w:shd w:val="clear" w:color="auto" w:fill="auto"/>
            <w:noWrap/>
            <w:vAlign w:val="bottom"/>
          </w:tcPr>
          <w:p w:rsidR="00354E62" w:rsidRPr="00A5746B" w:rsidRDefault="00354E62">
            <w:pPr>
              <w:jc w:val="right"/>
              <w:rPr>
                <w:sz w:val="22"/>
              </w:rPr>
            </w:pPr>
            <w:r w:rsidRPr="00A5746B">
              <w:rPr>
                <w:sz w:val="22"/>
              </w:rPr>
              <w:t>190,39</w:t>
            </w:r>
          </w:p>
        </w:tc>
        <w:tc>
          <w:tcPr>
            <w:tcW w:w="380" w:type="pct"/>
            <w:shd w:val="clear" w:color="auto" w:fill="auto"/>
            <w:noWrap/>
            <w:vAlign w:val="bottom"/>
          </w:tcPr>
          <w:p w:rsidR="00354E62" w:rsidRPr="00A5746B" w:rsidRDefault="00354E62">
            <w:pPr>
              <w:jc w:val="right"/>
              <w:rPr>
                <w:sz w:val="22"/>
              </w:rPr>
            </w:pPr>
            <w:r w:rsidRPr="00A5746B">
              <w:rPr>
                <w:sz w:val="22"/>
              </w:rPr>
              <w:t>190,39</w:t>
            </w:r>
          </w:p>
        </w:tc>
        <w:tc>
          <w:tcPr>
            <w:tcW w:w="430" w:type="pct"/>
            <w:shd w:val="clear" w:color="auto" w:fill="auto"/>
            <w:noWrap/>
            <w:vAlign w:val="bottom"/>
          </w:tcPr>
          <w:p w:rsidR="00354E62" w:rsidRPr="00A5746B" w:rsidRDefault="00354E62">
            <w:pPr>
              <w:jc w:val="right"/>
              <w:rPr>
                <w:sz w:val="22"/>
              </w:rPr>
            </w:pPr>
            <w:r w:rsidRPr="00A5746B">
              <w:rPr>
                <w:sz w:val="22"/>
              </w:rPr>
              <w:t>190,39</w:t>
            </w:r>
          </w:p>
        </w:tc>
        <w:tc>
          <w:tcPr>
            <w:tcW w:w="380" w:type="pct"/>
            <w:shd w:val="clear" w:color="auto" w:fill="auto"/>
            <w:noWrap/>
            <w:vAlign w:val="bottom"/>
          </w:tcPr>
          <w:p w:rsidR="00354E62" w:rsidRPr="00A5746B" w:rsidRDefault="00354E62">
            <w:pPr>
              <w:jc w:val="right"/>
              <w:rPr>
                <w:sz w:val="22"/>
              </w:rPr>
            </w:pPr>
            <w:r w:rsidRPr="00A5746B">
              <w:rPr>
                <w:sz w:val="22"/>
              </w:rPr>
              <w:t>190,39</w:t>
            </w:r>
          </w:p>
        </w:tc>
        <w:tc>
          <w:tcPr>
            <w:tcW w:w="382" w:type="pct"/>
            <w:shd w:val="clear" w:color="auto" w:fill="auto"/>
            <w:noWrap/>
            <w:vAlign w:val="bottom"/>
          </w:tcPr>
          <w:p w:rsidR="00354E62" w:rsidRPr="00A5746B" w:rsidRDefault="00354E62">
            <w:pPr>
              <w:jc w:val="right"/>
              <w:rPr>
                <w:sz w:val="22"/>
              </w:rPr>
            </w:pPr>
            <w:r w:rsidRPr="00A5746B">
              <w:rPr>
                <w:sz w:val="22"/>
              </w:rPr>
              <w:t>190,39</w:t>
            </w:r>
          </w:p>
        </w:tc>
      </w:tr>
      <w:tr w:rsidR="00354E62" w:rsidRPr="00A5746B" w:rsidTr="00354E62">
        <w:trPr>
          <w:cantSplit/>
        </w:trPr>
        <w:tc>
          <w:tcPr>
            <w:tcW w:w="238" w:type="pct"/>
            <w:vAlign w:val="center"/>
          </w:tcPr>
          <w:p w:rsidR="00354E62" w:rsidRPr="00A5746B" w:rsidRDefault="00354E62" w:rsidP="00B658EB">
            <w:pPr>
              <w:jc w:val="center"/>
              <w:rPr>
                <w:rFonts w:eastAsia="Times New Roman"/>
                <w:bCs/>
                <w:sz w:val="20"/>
                <w:szCs w:val="20"/>
                <w:lang w:eastAsia="ru-RU"/>
              </w:rPr>
            </w:pPr>
            <w:r w:rsidRPr="00A5746B">
              <w:rPr>
                <w:rFonts w:eastAsia="Times New Roman"/>
                <w:bCs/>
                <w:sz w:val="20"/>
                <w:szCs w:val="20"/>
                <w:lang w:eastAsia="ru-RU"/>
              </w:rPr>
              <w:t>8</w:t>
            </w:r>
          </w:p>
        </w:tc>
        <w:tc>
          <w:tcPr>
            <w:tcW w:w="1615" w:type="pct"/>
            <w:shd w:val="clear" w:color="auto" w:fill="auto"/>
            <w:noWrap/>
            <w:vAlign w:val="center"/>
            <w:hideMark/>
          </w:tcPr>
          <w:p w:rsidR="00354E62" w:rsidRPr="00A5746B" w:rsidRDefault="00354E62" w:rsidP="00B658EB">
            <w:pPr>
              <w:jc w:val="center"/>
              <w:rPr>
                <w:sz w:val="20"/>
                <w:szCs w:val="20"/>
              </w:rPr>
            </w:pPr>
            <w:r w:rsidRPr="00A5746B">
              <w:rPr>
                <w:sz w:val="20"/>
                <w:szCs w:val="20"/>
              </w:rPr>
              <w:t>Необходимая валовая выручка от вида деятельности</w:t>
            </w:r>
          </w:p>
        </w:tc>
        <w:tc>
          <w:tcPr>
            <w:tcW w:w="349" w:type="pct"/>
            <w:shd w:val="clear" w:color="auto" w:fill="auto"/>
            <w:noWrap/>
            <w:vAlign w:val="center"/>
            <w:hideMark/>
          </w:tcPr>
          <w:p w:rsidR="00354E62" w:rsidRPr="00A5746B" w:rsidRDefault="00354E62" w:rsidP="00B658EB">
            <w:pPr>
              <w:ind w:left="-136" w:right="-184"/>
              <w:jc w:val="center"/>
              <w:rPr>
                <w:rFonts w:eastAsia="Times New Roman"/>
                <w:sz w:val="20"/>
                <w:szCs w:val="20"/>
                <w:lang w:eastAsia="ru-RU"/>
              </w:rPr>
            </w:pPr>
            <w:r w:rsidRPr="00A5746B">
              <w:rPr>
                <w:rFonts w:eastAsia="Times New Roman"/>
                <w:bCs/>
                <w:sz w:val="20"/>
                <w:szCs w:val="20"/>
                <w:lang w:eastAsia="ru-RU"/>
              </w:rPr>
              <w:t>тыс.руб.</w:t>
            </w:r>
          </w:p>
        </w:tc>
        <w:tc>
          <w:tcPr>
            <w:tcW w:w="367" w:type="pct"/>
            <w:shd w:val="clear" w:color="auto" w:fill="auto"/>
            <w:noWrap/>
            <w:vAlign w:val="bottom"/>
          </w:tcPr>
          <w:p w:rsidR="00354E62" w:rsidRPr="00A5746B" w:rsidRDefault="00354E62">
            <w:pPr>
              <w:jc w:val="right"/>
              <w:rPr>
                <w:sz w:val="22"/>
              </w:rPr>
            </w:pPr>
            <w:r w:rsidRPr="00A5746B">
              <w:rPr>
                <w:sz w:val="22"/>
              </w:rPr>
              <w:t>7429,62</w:t>
            </w:r>
          </w:p>
        </w:tc>
        <w:tc>
          <w:tcPr>
            <w:tcW w:w="476" w:type="pct"/>
            <w:shd w:val="clear" w:color="auto" w:fill="auto"/>
            <w:noWrap/>
            <w:vAlign w:val="bottom"/>
          </w:tcPr>
          <w:p w:rsidR="00354E62" w:rsidRPr="00A5746B" w:rsidRDefault="00354E62">
            <w:pPr>
              <w:jc w:val="right"/>
              <w:rPr>
                <w:sz w:val="22"/>
              </w:rPr>
            </w:pPr>
            <w:r w:rsidRPr="00A5746B">
              <w:rPr>
                <w:sz w:val="22"/>
              </w:rPr>
              <w:t>7216,17</w:t>
            </w:r>
          </w:p>
        </w:tc>
        <w:tc>
          <w:tcPr>
            <w:tcW w:w="381" w:type="pct"/>
            <w:shd w:val="clear" w:color="auto" w:fill="auto"/>
            <w:noWrap/>
            <w:vAlign w:val="bottom"/>
          </w:tcPr>
          <w:p w:rsidR="00354E62" w:rsidRPr="00A5746B" w:rsidRDefault="00354E62">
            <w:pPr>
              <w:jc w:val="right"/>
              <w:rPr>
                <w:sz w:val="22"/>
              </w:rPr>
            </w:pPr>
            <w:r w:rsidRPr="00A5746B">
              <w:rPr>
                <w:sz w:val="22"/>
              </w:rPr>
              <w:t>7506,35</w:t>
            </w:r>
          </w:p>
        </w:tc>
        <w:tc>
          <w:tcPr>
            <w:tcW w:w="380" w:type="pct"/>
            <w:shd w:val="clear" w:color="auto" w:fill="auto"/>
            <w:noWrap/>
            <w:vAlign w:val="bottom"/>
          </w:tcPr>
          <w:p w:rsidR="00354E62" w:rsidRPr="00A5746B" w:rsidRDefault="00354E62">
            <w:pPr>
              <w:jc w:val="right"/>
              <w:rPr>
                <w:sz w:val="22"/>
              </w:rPr>
            </w:pPr>
            <w:r w:rsidRPr="00A5746B">
              <w:rPr>
                <w:sz w:val="22"/>
              </w:rPr>
              <w:t>7700,68</w:t>
            </w:r>
          </w:p>
        </w:tc>
        <w:tc>
          <w:tcPr>
            <w:tcW w:w="430" w:type="pct"/>
            <w:shd w:val="clear" w:color="auto" w:fill="auto"/>
            <w:noWrap/>
            <w:vAlign w:val="bottom"/>
          </w:tcPr>
          <w:p w:rsidR="00354E62" w:rsidRPr="00A5746B" w:rsidRDefault="00354E62">
            <w:pPr>
              <w:jc w:val="right"/>
              <w:rPr>
                <w:sz w:val="22"/>
              </w:rPr>
            </w:pPr>
            <w:r w:rsidRPr="00A5746B">
              <w:rPr>
                <w:sz w:val="22"/>
              </w:rPr>
              <w:t>7895,77</w:t>
            </w:r>
          </w:p>
        </w:tc>
        <w:tc>
          <w:tcPr>
            <w:tcW w:w="380" w:type="pct"/>
            <w:shd w:val="clear" w:color="auto" w:fill="auto"/>
            <w:noWrap/>
            <w:vAlign w:val="bottom"/>
          </w:tcPr>
          <w:p w:rsidR="00354E62" w:rsidRPr="00A5746B" w:rsidRDefault="00354E62">
            <w:pPr>
              <w:jc w:val="right"/>
              <w:rPr>
                <w:sz w:val="22"/>
              </w:rPr>
            </w:pPr>
            <w:r w:rsidRPr="00A5746B">
              <w:rPr>
                <w:sz w:val="22"/>
              </w:rPr>
              <w:t>8089,90</w:t>
            </w:r>
          </w:p>
        </w:tc>
        <w:tc>
          <w:tcPr>
            <w:tcW w:w="382" w:type="pct"/>
            <w:shd w:val="clear" w:color="auto" w:fill="auto"/>
            <w:noWrap/>
            <w:vAlign w:val="bottom"/>
          </w:tcPr>
          <w:p w:rsidR="00354E62" w:rsidRPr="00A5746B" w:rsidRDefault="00354E62">
            <w:pPr>
              <w:jc w:val="right"/>
              <w:rPr>
                <w:sz w:val="22"/>
              </w:rPr>
            </w:pPr>
            <w:r w:rsidRPr="00A5746B">
              <w:rPr>
                <w:sz w:val="22"/>
              </w:rPr>
              <w:t>9168,94</w:t>
            </w:r>
          </w:p>
        </w:tc>
      </w:tr>
      <w:tr w:rsidR="00354E62" w:rsidRPr="00A5746B" w:rsidTr="00354E62">
        <w:trPr>
          <w:cantSplit/>
        </w:trPr>
        <w:tc>
          <w:tcPr>
            <w:tcW w:w="238" w:type="pct"/>
            <w:vAlign w:val="center"/>
          </w:tcPr>
          <w:p w:rsidR="00354E62" w:rsidRPr="00A5746B" w:rsidRDefault="00354E62" w:rsidP="00B658EB">
            <w:pPr>
              <w:jc w:val="center"/>
              <w:rPr>
                <w:rFonts w:eastAsia="Times New Roman"/>
                <w:bCs/>
                <w:sz w:val="20"/>
                <w:szCs w:val="20"/>
                <w:lang w:eastAsia="ru-RU"/>
              </w:rPr>
            </w:pPr>
            <w:r w:rsidRPr="00A5746B">
              <w:rPr>
                <w:rFonts w:eastAsia="Times New Roman"/>
                <w:bCs/>
                <w:sz w:val="20"/>
                <w:szCs w:val="20"/>
                <w:lang w:eastAsia="ru-RU"/>
              </w:rPr>
              <w:t>9</w:t>
            </w:r>
          </w:p>
        </w:tc>
        <w:tc>
          <w:tcPr>
            <w:tcW w:w="1615" w:type="pct"/>
            <w:shd w:val="clear" w:color="auto" w:fill="auto"/>
            <w:noWrap/>
            <w:vAlign w:val="center"/>
          </w:tcPr>
          <w:p w:rsidR="00354E62" w:rsidRPr="00A5746B" w:rsidRDefault="00354E62" w:rsidP="00B658EB">
            <w:pPr>
              <w:jc w:val="center"/>
              <w:rPr>
                <w:sz w:val="20"/>
                <w:szCs w:val="20"/>
              </w:rPr>
            </w:pPr>
            <w:r w:rsidRPr="00A5746B">
              <w:rPr>
                <w:rFonts w:eastAsia="Times New Roman"/>
                <w:sz w:val="20"/>
                <w:szCs w:val="20"/>
                <w:lang w:eastAsia="ru-RU"/>
              </w:rPr>
              <w:t>Оценочная стоимость производства тепла</w:t>
            </w:r>
          </w:p>
        </w:tc>
        <w:tc>
          <w:tcPr>
            <w:tcW w:w="349" w:type="pct"/>
            <w:shd w:val="clear" w:color="auto" w:fill="auto"/>
            <w:vAlign w:val="center"/>
          </w:tcPr>
          <w:p w:rsidR="00354E62" w:rsidRPr="00A5746B" w:rsidRDefault="00354E62" w:rsidP="00B658EB">
            <w:pPr>
              <w:ind w:left="-136" w:right="-184"/>
              <w:jc w:val="center"/>
              <w:rPr>
                <w:rFonts w:eastAsia="Times New Roman"/>
                <w:bCs/>
                <w:sz w:val="20"/>
                <w:szCs w:val="20"/>
                <w:lang w:eastAsia="ru-RU"/>
              </w:rPr>
            </w:pPr>
            <w:r w:rsidRPr="00A5746B">
              <w:rPr>
                <w:rFonts w:eastAsia="Times New Roman"/>
                <w:bCs/>
                <w:sz w:val="20"/>
                <w:szCs w:val="20"/>
                <w:lang w:eastAsia="ru-RU"/>
              </w:rPr>
              <w:t>руб./Гкал</w:t>
            </w:r>
          </w:p>
        </w:tc>
        <w:tc>
          <w:tcPr>
            <w:tcW w:w="367" w:type="pct"/>
            <w:shd w:val="clear" w:color="auto" w:fill="auto"/>
            <w:noWrap/>
            <w:vAlign w:val="bottom"/>
          </w:tcPr>
          <w:p w:rsidR="00354E62" w:rsidRPr="00A5746B" w:rsidRDefault="00354E62">
            <w:pPr>
              <w:jc w:val="right"/>
              <w:rPr>
                <w:sz w:val="22"/>
              </w:rPr>
            </w:pPr>
            <w:r w:rsidRPr="00A5746B">
              <w:rPr>
                <w:sz w:val="22"/>
              </w:rPr>
              <w:t>3203,37</w:t>
            </w:r>
          </w:p>
        </w:tc>
        <w:tc>
          <w:tcPr>
            <w:tcW w:w="476" w:type="pct"/>
            <w:shd w:val="clear" w:color="auto" w:fill="auto"/>
            <w:noWrap/>
            <w:vAlign w:val="bottom"/>
          </w:tcPr>
          <w:p w:rsidR="00354E62" w:rsidRPr="00A5746B" w:rsidRDefault="00354E62">
            <w:pPr>
              <w:jc w:val="right"/>
              <w:rPr>
                <w:sz w:val="22"/>
              </w:rPr>
            </w:pPr>
            <w:r w:rsidRPr="00A5746B">
              <w:rPr>
                <w:sz w:val="22"/>
              </w:rPr>
              <w:t>3125,67</w:t>
            </w:r>
          </w:p>
        </w:tc>
        <w:tc>
          <w:tcPr>
            <w:tcW w:w="381" w:type="pct"/>
            <w:shd w:val="clear" w:color="auto" w:fill="auto"/>
            <w:noWrap/>
            <w:vAlign w:val="bottom"/>
          </w:tcPr>
          <w:p w:rsidR="00354E62" w:rsidRPr="00A5746B" w:rsidRDefault="00354E62">
            <w:pPr>
              <w:jc w:val="right"/>
              <w:rPr>
                <w:sz w:val="22"/>
              </w:rPr>
            </w:pPr>
            <w:r w:rsidRPr="00A5746B">
              <w:rPr>
                <w:sz w:val="22"/>
              </w:rPr>
              <w:t>3266,32</w:t>
            </w:r>
          </w:p>
        </w:tc>
        <w:tc>
          <w:tcPr>
            <w:tcW w:w="380" w:type="pct"/>
            <w:shd w:val="clear" w:color="auto" w:fill="auto"/>
            <w:noWrap/>
            <w:vAlign w:val="bottom"/>
          </w:tcPr>
          <w:p w:rsidR="00354E62" w:rsidRPr="00A5746B" w:rsidRDefault="00354E62">
            <w:pPr>
              <w:jc w:val="right"/>
              <w:rPr>
                <w:sz w:val="22"/>
              </w:rPr>
            </w:pPr>
            <w:r w:rsidRPr="00A5746B">
              <w:rPr>
                <w:sz w:val="22"/>
              </w:rPr>
              <w:t>3366,30</w:t>
            </w:r>
          </w:p>
        </w:tc>
        <w:tc>
          <w:tcPr>
            <w:tcW w:w="430" w:type="pct"/>
            <w:shd w:val="clear" w:color="auto" w:fill="auto"/>
            <w:noWrap/>
            <w:vAlign w:val="bottom"/>
          </w:tcPr>
          <w:p w:rsidR="00354E62" w:rsidRPr="00A5746B" w:rsidRDefault="00354E62">
            <w:pPr>
              <w:jc w:val="right"/>
              <w:rPr>
                <w:sz w:val="22"/>
              </w:rPr>
            </w:pPr>
            <w:r w:rsidRPr="00A5746B">
              <w:rPr>
                <w:sz w:val="22"/>
              </w:rPr>
              <w:t>3467,46</w:t>
            </w:r>
          </w:p>
        </w:tc>
        <w:tc>
          <w:tcPr>
            <w:tcW w:w="380" w:type="pct"/>
            <w:shd w:val="clear" w:color="auto" w:fill="auto"/>
            <w:noWrap/>
            <w:vAlign w:val="bottom"/>
          </w:tcPr>
          <w:p w:rsidR="00354E62" w:rsidRPr="00A5746B" w:rsidRDefault="00354E62">
            <w:pPr>
              <w:jc w:val="right"/>
              <w:rPr>
                <w:sz w:val="22"/>
              </w:rPr>
            </w:pPr>
            <w:r w:rsidRPr="00A5746B">
              <w:rPr>
                <w:sz w:val="22"/>
              </w:rPr>
              <w:t>3569,04</w:t>
            </w:r>
          </w:p>
        </w:tc>
        <w:tc>
          <w:tcPr>
            <w:tcW w:w="382" w:type="pct"/>
            <w:shd w:val="clear" w:color="auto" w:fill="auto"/>
            <w:noWrap/>
            <w:vAlign w:val="bottom"/>
          </w:tcPr>
          <w:p w:rsidR="00354E62" w:rsidRPr="00A5746B" w:rsidRDefault="00354E62">
            <w:pPr>
              <w:jc w:val="right"/>
              <w:rPr>
                <w:sz w:val="22"/>
              </w:rPr>
            </w:pPr>
            <w:r w:rsidRPr="00A5746B">
              <w:rPr>
                <w:sz w:val="22"/>
              </w:rPr>
              <w:t>4045,08</w:t>
            </w:r>
          </w:p>
        </w:tc>
      </w:tr>
    </w:tbl>
    <w:p w:rsidR="00B658EB" w:rsidRPr="00A5746B" w:rsidRDefault="00B658EB" w:rsidP="00B658EB">
      <w:pPr>
        <w:pStyle w:val="Affb"/>
        <w:ind w:firstLine="0"/>
        <w:rPr>
          <w:sz w:val="22"/>
        </w:rPr>
      </w:pPr>
      <w:r w:rsidRPr="00A5746B">
        <w:rPr>
          <w:sz w:val="22"/>
        </w:rPr>
        <w:t>*- Прогнозирование</w:t>
      </w:r>
      <w:r w:rsidRPr="00A5746B">
        <w:rPr>
          <w:spacing w:val="1"/>
          <w:sz w:val="22"/>
        </w:rPr>
        <w:t xml:space="preserve"> </w:t>
      </w:r>
      <w:r w:rsidRPr="00A5746B">
        <w:rPr>
          <w:sz w:val="22"/>
        </w:rPr>
        <w:t>финансово-хозяйственной</w:t>
      </w:r>
      <w:r w:rsidRPr="00A5746B">
        <w:rPr>
          <w:spacing w:val="1"/>
          <w:sz w:val="22"/>
        </w:rPr>
        <w:t xml:space="preserve"> </w:t>
      </w:r>
      <w:r w:rsidRPr="00A5746B">
        <w:rPr>
          <w:sz w:val="22"/>
        </w:rPr>
        <w:t>деятельности</w:t>
      </w:r>
      <w:r w:rsidRPr="00A5746B">
        <w:rPr>
          <w:spacing w:val="1"/>
          <w:sz w:val="22"/>
        </w:rPr>
        <w:t xml:space="preserve"> </w:t>
      </w:r>
      <w:r w:rsidRPr="00A5746B">
        <w:rPr>
          <w:sz w:val="22"/>
        </w:rPr>
        <w:t>Теплоснабжающей</w:t>
      </w:r>
      <w:r w:rsidRPr="00A5746B">
        <w:rPr>
          <w:spacing w:val="1"/>
          <w:sz w:val="22"/>
        </w:rPr>
        <w:t xml:space="preserve"> </w:t>
      </w:r>
      <w:r w:rsidRPr="00A5746B">
        <w:rPr>
          <w:sz w:val="22"/>
        </w:rPr>
        <w:t>организации</w:t>
      </w:r>
      <w:r w:rsidRPr="00A5746B">
        <w:rPr>
          <w:spacing w:val="1"/>
          <w:sz w:val="22"/>
        </w:rPr>
        <w:t xml:space="preserve"> </w:t>
      </w:r>
      <w:r w:rsidRPr="00A5746B">
        <w:rPr>
          <w:sz w:val="22"/>
        </w:rPr>
        <w:t>проводится на основе фактических</w:t>
      </w:r>
      <w:r w:rsidRPr="00A5746B">
        <w:rPr>
          <w:spacing w:val="1"/>
          <w:sz w:val="22"/>
        </w:rPr>
        <w:t xml:space="preserve"> </w:t>
      </w:r>
      <w:r w:rsidRPr="00A5746B">
        <w:rPr>
          <w:sz w:val="22"/>
        </w:rPr>
        <w:t>показателей</w:t>
      </w:r>
      <w:r w:rsidRPr="00A5746B">
        <w:rPr>
          <w:spacing w:val="1"/>
          <w:sz w:val="22"/>
        </w:rPr>
        <w:t xml:space="preserve"> </w:t>
      </w:r>
      <w:r w:rsidRPr="00A5746B">
        <w:rPr>
          <w:sz w:val="22"/>
        </w:rPr>
        <w:t>финансово-хозяйственной</w:t>
      </w:r>
      <w:r w:rsidRPr="00A5746B">
        <w:rPr>
          <w:spacing w:val="1"/>
          <w:sz w:val="22"/>
        </w:rPr>
        <w:t xml:space="preserve"> </w:t>
      </w:r>
      <w:r w:rsidRPr="00A5746B">
        <w:rPr>
          <w:sz w:val="22"/>
        </w:rPr>
        <w:t>деятельности за базовый период регулирования и утверждённый период регулирования на</w:t>
      </w:r>
      <w:r w:rsidRPr="00A5746B">
        <w:rPr>
          <w:spacing w:val="-57"/>
          <w:sz w:val="22"/>
        </w:rPr>
        <w:t xml:space="preserve"> </w:t>
      </w:r>
      <w:r w:rsidRPr="00A5746B">
        <w:rPr>
          <w:sz w:val="22"/>
        </w:rPr>
        <w:t>момент разработки схемы теплоснабжения. В кач</w:t>
      </w:r>
      <w:r w:rsidRPr="00A5746B">
        <w:rPr>
          <w:sz w:val="22"/>
        </w:rPr>
        <w:t>е</w:t>
      </w:r>
      <w:r w:rsidRPr="00A5746B">
        <w:rPr>
          <w:sz w:val="22"/>
        </w:rPr>
        <w:t>стве исходных данных принимаются с данные портала по</w:t>
      </w:r>
      <w:r w:rsidRPr="00A5746B">
        <w:rPr>
          <w:spacing w:val="1"/>
          <w:sz w:val="22"/>
        </w:rPr>
        <w:t xml:space="preserve"> </w:t>
      </w:r>
      <w:r w:rsidRPr="00A5746B">
        <w:rPr>
          <w:sz w:val="22"/>
        </w:rPr>
        <w:t>раскрытию информации, подлежащих свободному доступу (</w:t>
      </w:r>
      <w:hyperlink r:id="rId75">
        <w:r w:rsidRPr="00A5746B">
          <w:rPr>
            <w:sz w:val="22"/>
            <w:u w:val="single"/>
          </w:rPr>
          <w:t>http://ri.eias.ru</w:t>
        </w:r>
      </w:hyperlink>
      <w:r w:rsidRPr="00A5746B">
        <w:rPr>
          <w:sz w:val="22"/>
        </w:rPr>
        <w:t>) и данные от</w:t>
      </w:r>
      <w:r w:rsidRPr="00A5746B">
        <w:rPr>
          <w:spacing w:val="1"/>
          <w:sz w:val="22"/>
        </w:rPr>
        <w:t xml:space="preserve"> </w:t>
      </w:r>
      <w:r w:rsidRPr="00A5746B">
        <w:rPr>
          <w:sz w:val="22"/>
        </w:rPr>
        <w:t>ТСО.</w:t>
      </w:r>
      <w:r w:rsidRPr="00A5746B">
        <w:rPr>
          <w:spacing w:val="1"/>
          <w:sz w:val="22"/>
        </w:rPr>
        <w:t xml:space="preserve"> </w:t>
      </w:r>
    </w:p>
    <w:p w:rsidR="00B658EB" w:rsidRPr="00A5746B" w:rsidRDefault="00B658EB"/>
    <w:p w:rsidR="00AE3EE1" w:rsidRPr="00A5746B" w:rsidRDefault="00AE3EE1" w:rsidP="00BE3D06">
      <w:pPr>
        <w:pStyle w:val="aff9"/>
        <w:spacing w:line="240" w:lineRule="auto"/>
      </w:pPr>
      <w:r w:rsidRPr="00A5746B">
        <w:br w:type="page"/>
      </w:r>
    </w:p>
    <w:p w:rsidR="00BE3D06" w:rsidRPr="00A5746B" w:rsidRDefault="00BE3D06" w:rsidP="00BE3D06">
      <w:pPr>
        <w:pStyle w:val="aff9"/>
        <w:spacing w:line="240" w:lineRule="auto"/>
        <w:rPr>
          <w:rStyle w:val="ed"/>
          <w:szCs w:val="24"/>
        </w:rPr>
      </w:pPr>
      <w:r w:rsidRPr="00A5746B">
        <w:lastRenderedPageBreak/>
        <w:t xml:space="preserve">Таблица </w:t>
      </w:r>
      <w:fldSimple w:instr=" SEQ Таблица \* ARABIC ">
        <w:r w:rsidR="00A5746B" w:rsidRPr="00A5746B">
          <w:rPr>
            <w:noProof/>
          </w:rPr>
          <w:t>70</w:t>
        </w:r>
      </w:fldSimple>
      <w:r w:rsidRPr="00A5746B">
        <w:t xml:space="preserve"> - Оценка ценовых (тарифных) последствий реализации проектов схемы теплоснабжения</w:t>
      </w:r>
      <w:r w:rsidRPr="00A5746B">
        <w:rPr>
          <w:rStyle w:val="ed"/>
        </w:rPr>
        <w:t xml:space="preserve"> </w:t>
      </w:r>
      <w:r w:rsidR="00EC2167" w:rsidRPr="00A5746B">
        <w:rPr>
          <w:rStyle w:val="ed"/>
          <w:szCs w:val="24"/>
        </w:rPr>
        <w:t xml:space="preserve">Муниципального округа «Ярский район» </w:t>
      </w:r>
    </w:p>
    <w:tbl>
      <w:tblPr>
        <w:tblW w:w="497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5"/>
        <w:gridCol w:w="4396"/>
        <w:gridCol w:w="999"/>
        <w:gridCol w:w="1124"/>
        <w:gridCol w:w="1130"/>
        <w:gridCol w:w="1133"/>
        <w:gridCol w:w="1133"/>
        <w:gridCol w:w="1271"/>
        <w:gridCol w:w="1007"/>
        <w:gridCol w:w="1133"/>
        <w:gridCol w:w="980"/>
      </w:tblGrid>
      <w:tr w:rsidR="00AE3EE1" w:rsidRPr="00A5746B" w:rsidTr="00AE3EE1">
        <w:trPr>
          <w:cantSplit/>
          <w:tblHeader/>
        </w:trPr>
        <w:tc>
          <w:tcPr>
            <w:tcW w:w="228" w:type="pct"/>
            <w:vAlign w:val="center"/>
          </w:tcPr>
          <w:p w:rsidR="00354E62" w:rsidRPr="00A5746B" w:rsidRDefault="00354E62" w:rsidP="00354E62">
            <w:pPr>
              <w:jc w:val="center"/>
              <w:rPr>
                <w:rFonts w:eastAsia="Times New Roman"/>
                <w:bCs/>
                <w:sz w:val="20"/>
                <w:szCs w:val="20"/>
                <w:lang w:eastAsia="ru-RU"/>
              </w:rPr>
            </w:pPr>
            <w:r w:rsidRPr="00A5746B">
              <w:rPr>
                <w:rFonts w:eastAsia="Times New Roman"/>
                <w:bCs/>
                <w:sz w:val="20"/>
                <w:szCs w:val="20"/>
                <w:lang w:eastAsia="ru-RU"/>
              </w:rPr>
              <w:t>№ п/п</w:t>
            </w:r>
          </w:p>
        </w:tc>
        <w:tc>
          <w:tcPr>
            <w:tcW w:w="1466" w:type="pct"/>
            <w:shd w:val="clear" w:color="auto" w:fill="auto"/>
            <w:noWrap/>
            <w:vAlign w:val="center"/>
            <w:hideMark/>
          </w:tcPr>
          <w:p w:rsidR="00354E62" w:rsidRPr="00A5746B" w:rsidRDefault="00354E62" w:rsidP="00354E62">
            <w:pPr>
              <w:jc w:val="center"/>
              <w:rPr>
                <w:rFonts w:eastAsia="Times New Roman"/>
                <w:bCs/>
                <w:sz w:val="20"/>
                <w:szCs w:val="20"/>
                <w:lang w:eastAsia="ru-RU"/>
              </w:rPr>
            </w:pPr>
            <w:r w:rsidRPr="00A5746B">
              <w:rPr>
                <w:rFonts w:eastAsia="Times New Roman"/>
                <w:bCs/>
                <w:sz w:val="20"/>
                <w:szCs w:val="20"/>
                <w:lang w:eastAsia="ru-RU"/>
              </w:rPr>
              <w:t>Наименование</w:t>
            </w:r>
          </w:p>
        </w:tc>
        <w:tc>
          <w:tcPr>
            <w:tcW w:w="333" w:type="pct"/>
            <w:shd w:val="clear" w:color="auto" w:fill="auto"/>
            <w:noWrap/>
            <w:vAlign w:val="center"/>
            <w:hideMark/>
          </w:tcPr>
          <w:p w:rsidR="00354E62" w:rsidRPr="00A5746B" w:rsidRDefault="00354E62" w:rsidP="00354E62">
            <w:pPr>
              <w:ind w:left="-136" w:right="-184"/>
              <w:jc w:val="center"/>
              <w:rPr>
                <w:rFonts w:eastAsia="Times New Roman"/>
                <w:bCs/>
                <w:sz w:val="20"/>
                <w:szCs w:val="20"/>
                <w:lang w:eastAsia="ru-RU"/>
              </w:rPr>
            </w:pPr>
            <w:r w:rsidRPr="00A5746B">
              <w:rPr>
                <w:rFonts w:eastAsia="Times New Roman"/>
                <w:bCs/>
                <w:sz w:val="20"/>
                <w:szCs w:val="20"/>
                <w:lang w:eastAsia="ru-RU"/>
              </w:rPr>
              <w:t>Ед. измер</w:t>
            </w:r>
            <w:r w:rsidRPr="00A5746B">
              <w:rPr>
                <w:rFonts w:eastAsia="Times New Roman"/>
                <w:bCs/>
                <w:sz w:val="20"/>
                <w:szCs w:val="20"/>
                <w:lang w:eastAsia="ru-RU"/>
              </w:rPr>
              <w:t>е</w:t>
            </w:r>
            <w:r w:rsidRPr="00A5746B">
              <w:rPr>
                <w:rFonts w:eastAsia="Times New Roman"/>
                <w:bCs/>
                <w:sz w:val="20"/>
                <w:szCs w:val="20"/>
                <w:lang w:eastAsia="ru-RU"/>
              </w:rPr>
              <w:t>ния</w:t>
            </w:r>
          </w:p>
        </w:tc>
        <w:tc>
          <w:tcPr>
            <w:tcW w:w="375" w:type="pct"/>
            <w:shd w:val="clear" w:color="auto" w:fill="auto"/>
            <w:noWrap/>
          </w:tcPr>
          <w:p w:rsidR="00354E62" w:rsidRPr="00A5746B" w:rsidRDefault="00354E62" w:rsidP="00F07549">
            <w:pPr>
              <w:ind w:left="-136" w:right="-184"/>
              <w:jc w:val="center"/>
              <w:rPr>
                <w:rFonts w:eastAsia="Times New Roman"/>
                <w:sz w:val="20"/>
                <w:szCs w:val="20"/>
                <w:lang w:eastAsia="ru-RU"/>
              </w:rPr>
            </w:pPr>
            <w:r w:rsidRPr="00A5746B">
              <w:rPr>
                <w:rFonts w:eastAsia="Times New Roman"/>
                <w:sz w:val="20"/>
                <w:szCs w:val="20"/>
                <w:lang w:eastAsia="ru-RU"/>
              </w:rPr>
              <w:t>2021</w:t>
            </w:r>
          </w:p>
        </w:tc>
        <w:tc>
          <w:tcPr>
            <w:tcW w:w="377" w:type="pct"/>
            <w:shd w:val="clear" w:color="auto" w:fill="auto"/>
            <w:noWrap/>
            <w:vAlign w:val="center"/>
          </w:tcPr>
          <w:p w:rsidR="00354E62" w:rsidRPr="00A5746B" w:rsidRDefault="00354E62" w:rsidP="00354E62">
            <w:pPr>
              <w:ind w:left="-63" w:right="-154"/>
              <w:jc w:val="center"/>
              <w:rPr>
                <w:rFonts w:eastAsia="Times New Roman"/>
                <w:sz w:val="20"/>
                <w:szCs w:val="20"/>
                <w:lang w:eastAsia="ru-RU"/>
              </w:rPr>
            </w:pPr>
            <w:r w:rsidRPr="00A5746B">
              <w:rPr>
                <w:rFonts w:eastAsia="Times New Roman"/>
                <w:sz w:val="20"/>
                <w:szCs w:val="20"/>
                <w:lang w:eastAsia="ru-RU"/>
              </w:rPr>
              <w:t>2022</w:t>
            </w:r>
          </w:p>
        </w:tc>
        <w:tc>
          <w:tcPr>
            <w:tcW w:w="378" w:type="pct"/>
            <w:shd w:val="clear" w:color="auto" w:fill="auto"/>
            <w:noWrap/>
            <w:vAlign w:val="center"/>
          </w:tcPr>
          <w:p w:rsidR="00354E62" w:rsidRPr="00A5746B" w:rsidRDefault="00354E62" w:rsidP="00354E62">
            <w:pPr>
              <w:jc w:val="center"/>
              <w:rPr>
                <w:rFonts w:eastAsia="Times New Roman"/>
                <w:sz w:val="22"/>
                <w:lang w:eastAsia="ru-RU"/>
              </w:rPr>
            </w:pPr>
            <w:r w:rsidRPr="00A5746B">
              <w:rPr>
                <w:rFonts w:eastAsia="Times New Roman"/>
                <w:sz w:val="22"/>
                <w:lang w:eastAsia="ru-RU"/>
              </w:rPr>
              <w:t>2023</w:t>
            </w:r>
          </w:p>
        </w:tc>
        <w:tc>
          <w:tcPr>
            <w:tcW w:w="378" w:type="pct"/>
            <w:shd w:val="clear" w:color="auto" w:fill="auto"/>
            <w:noWrap/>
            <w:vAlign w:val="center"/>
          </w:tcPr>
          <w:p w:rsidR="00354E62" w:rsidRPr="00A5746B" w:rsidRDefault="00354E62" w:rsidP="00354E62">
            <w:pPr>
              <w:jc w:val="center"/>
              <w:rPr>
                <w:rFonts w:eastAsia="Times New Roman"/>
                <w:sz w:val="22"/>
                <w:lang w:eastAsia="ru-RU"/>
              </w:rPr>
            </w:pPr>
            <w:r w:rsidRPr="00A5746B">
              <w:rPr>
                <w:rFonts w:eastAsia="Times New Roman"/>
                <w:sz w:val="22"/>
                <w:lang w:eastAsia="ru-RU"/>
              </w:rPr>
              <w:t>2024</w:t>
            </w:r>
          </w:p>
        </w:tc>
        <w:tc>
          <w:tcPr>
            <w:tcW w:w="424" w:type="pct"/>
            <w:shd w:val="clear" w:color="auto" w:fill="auto"/>
            <w:noWrap/>
            <w:vAlign w:val="center"/>
          </w:tcPr>
          <w:p w:rsidR="00354E62" w:rsidRPr="00A5746B" w:rsidRDefault="00354E62" w:rsidP="00354E62">
            <w:pPr>
              <w:jc w:val="center"/>
              <w:rPr>
                <w:rFonts w:eastAsia="Times New Roman"/>
                <w:sz w:val="22"/>
                <w:lang w:eastAsia="ru-RU"/>
              </w:rPr>
            </w:pPr>
            <w:r w:rsidRPr="00A5746B">
              <w:rPr>
                <w:rFonts w:eastAsia="Times New Roman"/>
                <w:sz w:val="22"/>
                <w:lang w:eastAsia="ru-RU"/>
              </w:rPr>
              <w:t>2025</w:t>
            </w:r>
          </w:p>
        </w:tc>
        <w:tc>
          <w:tcPr>
            <w:tcW w:w="336" w:type="pct"/>
            <w:shd w:val="clear" w:color="auto" w:fill="auto"/>
            <w:noWrap/>
            <w:vAlign w:val="center"/>
          </w:tcPr>
          <w:p w:rsidR="00354E62" w:rsidRPr="00A5746B" w:rsidRDefault="00354E62" w:rsidP="00354E62">
            <w:pPr>
              <w:jc w:val="center"/>
              <w:rPr>
                <w:rFonts w:eastAsia="Times New Roman"/>
                <w:sz w:val="22"/>
                <w:lang w:eastAsia="ru-RU"/>
              </w:rPr>
            </w:pPr>
            <w:r w:rsidRPr="00A5746B">
              <w:rPr>
                <w:rFonts w:eastAsia="Times New Roman"/>
                <w:sz w:val="22"/>
                <w:lang w:eastAsia="ru-RU"/>
              </w:rPr>
              <w:t>2026</w:t>
            </w:r>
          </w:p>
        </w:tc>
        <w:tc>
          <w:tcPr>
            <w:tcW w:w="378" w:type="pct"/>
            <w:shd w:val="clear" w:color="auto" w:fill="auto"/>
            <w:noWrap/>
            <w:vAlign w:val="center"/>
          </w:tcPr>
          <w:p w:rsidR="00354E62" w:rsidRPr="00A5746B" w:rsidRDefault="00354E62" w:rsidP="00354E62">
            <w:pPr>
              <w:jc w:val="center"/>
              <w:rPr>
                <w:rFonts w:eastAsia="Times New Roman"/>
                <w:sz w:val="22"/>
                <w:lang w:eastAsia="ru-RU"/>
              </w:rPr>
            </w:pPr>
            <w:r w:rsidRPr="00A5746B">
              <w:rPr>
                <w:rFonts w:eastAsia="Times New Roman"/>
                <w:sz w:val="22"/>
                <w:lang w:eastAsia="ru-RU"/>
              </w:rPr>
              <w:t>2027</w:t>
            </w:r>
          </w:p>
        </w:tc>
        <w:tc>
          <w:tcPr>
            <w:tcW w:w="330" w:type="pct"/>
            <w:shd w:val="clear" w:color="auto" w:fill="auto"/>
            <w:noWrap/>
            <w:vAlign w:val="center"/>
          </w:tcPr>
          <w:p w:rsidR="00354E62" w:rsidRPr="00A5746B" w:rsidRDefault="00354E62" w:rsidP="00354E62">
            <w:pPr>
              <w:jc w:val="center"/>
              <w:rPr>
                <w:rFonts w:eastAsia="Times New Roman"/>
                <w:sz w:val="22"/>
                <w:lang w:eastAsia="ru-RU"/>
              </w:rPr>
            </w:pPr>
            <w:r w:rsidRPr="00A5746B">
              <w:rPr>
                <w:rFonts w:eastAsia="Times New Roman"/>
                <w:sz w:val="22"/>
                <w:lang w:eastAsia="ru-RU"/>
              </w:rPr>
              <w:t>2028-2032</w:t>
            </w:r>
          </w:p>
        </w:tc>
      </w:tr>
      <w:tr w:rsidR="00AE3EE1" w:rsidRPr="00A5746B" w:rsidTr="00AE3EE1">
        <w:trPr>
          <w:cantSplit/>
        </w:trPr>
        <w:tc>
          <w:tcPr>
            <w:tcW w:w="228" w:type="pct"/>
            <w:vAlign w:val="center"/>
          </w:tcPr>
          <w:p w:rsidR="00AE3EE1" w:rsidRPr="00A5746B" w:rsidRDefault="00AE3EE1" w:rsidP="00354E62">
            <w:pPr>
              <w:jc w:val="center"/>
              <w:rPr>
                <w:rFonts w:eastAsia="Times New Roman"/>
                <w:bCs/>
                <w:sz w:val="20"/>
                <w:szCs w:val="20"/>
                <w:lang w:eastAsia="ru-RU"/>
              </w:rPr>
            </w:pPr>
            <w:r w:rsidRPr="00A5746B">
              <w:rPr>
                <w:rFonts w:eastAsia="Times New Roman"/>
                <w:bCs/>
                <w:sz w:val="20"/>
                <w:szCs w:val="20"/>
                <w:lang w:eastAsia="ru-RU"/>
              </w:rPr>
              <w:t>1</w:t>
            </w:r>
          </w:p>
        </w:tc>
        <w:tc>
          <w:tcPr>
            <w:tcW w:w="1466" w:type="pct"/>
            <w:shd w:val="clear" w:color="auto" w:fill="auto"/>
            <w:noWrap/>
            <w:vAlign w:val="center"/>
            <w:hideMark/>
          </w:tcPr>
          <w:p w:rsidR="00AE3EE1" w:rsidRPr="00A5746B" w:rsidRDefault="00AE3EE1" w:rsidP="00354E62">
            <w:pPr>
              <w:jc w:val="center"/>
              <w:rPr>
                <w:rFonts w:eastAsia="Times New Roman"/>
                <w:sz w:val="20"/>
                <w:szCs w:val="20"/>
                <w:lang w:eastAsia="ru-RU"/>
              </w:rPr>
            </w:pPr>
            <w:r w:rsidRPr="00A5746B">
              <w:rPr>
                <w:rFonts w:eastAsia="Times New Roman"/>
                <w:sz w:val="20"/>
                <w:szCs w:val="20"/>
                <w:lang w:eastAsia="ru-RU"/>
              </w:rPr>
              <w:t>Капитальные затраты на реализацию меропри</w:t>
            </w:r>
            <w:r w:rsidRPr="00A5746B">
              <w:rPr>
                <w:rFonts w:eastAsia="Times New Roman"/>
                <w:sz w:val="20"/>
                <w:szCs w:val="20"/>
                <w:lang w:eastAsia="ru-RU"/>
              </w:rPr>
              <w:t>я</w:t>
            </w:r>
            <w:r w:rsidRPr="00A5746B">
              <w:rPr>
                <w:rFonts w:eastAsia="Times New Roman"/>
                <w:sz w:val="20"/>
                <w:szCs w:val="20"/>
                <w:lang w:eastAsia="ru-RU"/>
              </w:rPr>
              <w:t>тий</w:t>
            </w:r>
          </w:p>
        </w:tc>
        <w:tc>
          <w:tcPr>
            <w:tcW w:w="333" w:type="pct"/>
            <w:shd w:val="clear" w:color="auto" w:fill="auto"/>
            <w:noWrap/>
            <w:vAlign w:val="center"/>
            <w:hideMark/>
          </w:tcPr>
          <w:p w:rsidR="00AE3EE1" w:rsidRPr="00A5746B" w:rsidRDefault="00AE3EE1" w:rsidP="00354E62">
            <w:pPr>
              <w:ind w:left="-136" w:right="-184"/>
              <w:jc w:val="center"/>
              <w:rPr>
                <w:rFonts w:eastAsia="Times New Roman"/>
                <w:bCs/>
                <w:sz w:val="20"/>
                <w:szCs w:val="20"/>
                <w:lang w:eastAsia="ru-RU"/>
              </w:rPr>
            </w:pPr>
            <w:r w:rsidRPr="00A5746B">
              <w:rPr>
                <w:rFonts w:eastAsia="Times New Roman"/>
                <w:bCs/>
                <w:sz w:val="20"/>
                <w:szCs w:val="20"/>
                <w:lang w:eastAsia="ru-RU"/>
              </w:rPr>
              <w:t>тыс.руб.</w:t>
            </w:r>
          </w:p>
        </w:tc>
        <w:tc>
          <w:tcPr>
            <w:tcW w:w="375" w:type="pct"/>
            <w:shd w:val="clear" w:color="auto" w:fill="auto"/>
            <w:noWrap/>
            <w:vAlign w:val="center"/>
          </w:tcPr>
          <w:p w:rsidR="00AE3EE1" w:rsidRPr="00A5746B" w:rsidRDefault="00AE3EE1" w:rsidP="00AE3EE1">
            <w:pPr>
              <w:ind w:left="-136" w:right="-184"/>
              <w:jc w:val="center"/>
              <w:rPr>
                <w:sz w:val="20"/>
                <w:szCs w:val="20"/>
              </w:rPr>
            </w:pPr>
            <w:r w:rsidRPr="00A5746B">
              <w:rPr>
                <w:sz w:val="20"/>
                <w:szCs w:val="20"/>
              </w:rPr>
              <w:t>-</w:t>
            </w:r>
          </w:p>
        </w:tc>
        <w:tc>
          <w:tcPr>
            <w:tcW w:w="377" w:type="pct"/>
            <w:shd w:val="clear" w:color="auto" w:fill="auto"/>
            <w:noWrap/>
            <w:vAlign w:val="center"/>
          </w:tcPr>
          <w:p w:rsidR="00AE3EE1" w:rsidRPr="00A5746B" w:rsidRDefault="00AE3EE1" w:rsidP="00AE3EE1">
            <w:pPr>
              <w:ind w:left="-136" w:right="-184"/>
              <w:jc w:val="center"/>
              <w:rPr>
                <w:sz w:val="20"/>
                <w:szCs w:val="20"/>
              </w:rPr>
            </w:pPr>
            <w:r w:rsidRPr="00A5746B">
              <w:rPr>
                <w:sz w:val="20"/>
                <w:szCs w:val="20"/>
              </w:rPr>
              <w:t>-</w:t>
            </w:r>
          </w:p>
        </w:tc>
        <w:tc>
          <w:tcPr>
            <w:tcW w:w="378" w:type="pct"/>
            <w:shd w:val="clear" w:color="auto" w:fill="auto"/>
            <w:noWrap/>
            <w:vAlign w:val="center"/>
          </w:tcPr>
          <w:p w:rsidR="00AE3EE1" w:rsidRPr="00A5746B" w:rsidRDefault="00AE3EE1" w:rsidP="00AE3EE1">
            <w:pPr>
              <w:jc w:val="center"/>
              <w:rPr>
                <w:sz w:val="22"/>
              </w:rPr>
            </w:pPr>
            <w:r w:rsidRPr="00A5746B">
              <w:rPr>
                <w:sz w:val="22"/>
              </w:rPr>
              <w:t>5339,20</w:t>
            </w:r>
          </w:p>
        </w:tc>
        <w:tc>
          <w:tcPr>
            <w:tcW w:w="378" w:type="pct"/>
            <w:shd w:val="clear" w:color="auto" w:fill="auto"/>
            <w:noWrap/>
            <w:vAlign w:val="center"/>
          </w:tcPr>
          <w:p w:rsidR="00AE3EE1" w:rsidRPr="00A5746B" w:rsidRDefault="00AE3EE1" w:rsidP="00AE3EE1">
            <w:pPr>
              <w:jc w:val="center"/>
              <w:rPr>
                <w:sz w:val="22"/>
              </w:rPr>
            </w:pPr>
            <w:r w:rsidRPr="00A5746B">
              <w:rPr>
                <w:sz w:val="22"/>
              </w:rPr>
              <w:t>5339,20</w:t>
            </w:r>
          </w:p>
        </w:tc>
        <w:tc>
          <w:tcPr>
            <w:tcW w:w="424" w:type="pct"/>
            <w:shd w:val="clear" w:color="auto" w:fill="auto"/>
            <w:noWrap/>
            <w:vAlign w:val="center"/>
          </w:tcPr>
          <w:p w:rsidR="00AE3EE1" w:rsidRPr="00A5746B" w:rsidRDefault="00AE3EE1" w:rsidP="00AE3EE1">
            <w:pPr>
              <w:jc w:val="center"/>
              <w:rPr>
                <w:sz w:val="22"/>
              </w:rPr>
            </w:pPr>
            <w:r w:rsidRPr="00A5746B">
              <w:rPr>
                <w:sz w:val="22"/>
              </w:rPr>
              <w:t>5339,20</w:t>
            </w:r>
          </w:p>
        </w:tc>
        <w:tc>
          <w:tcPr>
            <w:tcW w:w="336" w:type="pct"/>
            <w:shd w:val="clear" w:color="auto" w:fill="auto"/>
            <w:noWrap/>
            <w:vAlign w:val="center"/>
          </w:tcPr>
          <w:p w:rsidR="00AE3EE1" w:rsidRPr="00A5746B" w:rsidRDefault="00AE3EE1" w:rsidP="00AE3EE1">
            <w:pPr>
              <w:jc w:val="center"/>
              <w:rPr>
                <w:sz w:val="22"/>
              </w:rPr>
            </w:pPr>
            <w:r w:rsidRPr="00A5746B">
              <w:rPr>
                <w:sz w:val="22"/>
              </w:rPr>
              <w:t>5339,20</w:t>
            </w:r>
          </w:p>
        </w:tc>
        <w:tc>
          <w:tcPr>
            <w:tcW w:w="378" w:type="pct"/>
            <w:shd w:val="clear" w:color="auto" w:fill="auto"/>
            <w:noWrap/>
            <w:vAlign w:val="center"/>
          </w:tcPr>
          <w:p w:rsidR="00AE3EE1" w:rsidRPr="00A5746B" w:rsidRDefault="00AE3EE1" w:rsidP="00AE3EE1">
            <w:pPr>
              <w:jc w:val="center"/>
              <w:rPr>
                <w:sz w:val="22"/>
              </w:rPr>
            </w:pPr>
            <w:r w:rsidRPr="00A5746B">
              <w:rPr>
                <w:sz w:val="22"/>
              </w:rPr>
              <w:t>5339,20</w:t>
            </w:r>
          </w:p>
        </w:tc>
        <w:tc>
          <w:tcPr>
            <w:tcW w:w="330" w:type="pct"/>
            <w:shd w:val="clear" w:color="auto" w:fill="auto"/>
            <w:noWrap/>
            <w:vAlign w:val="center"/>
          </w:tcPr>
          <w:p w:rsidR="00AE3EE1" w:rsidRPr="00A5746B" w:rsidRDefault="00AE3EE1" w:rsidP="00AE3EE1">
            <w:pPr>
              <w:jc w:val="center"/>
              <w:rPr>
                <w:sz w:val="22"/>
              </w:rPr>
            </w:pPr>
            <w:r w:rsidRPr="00A5746B">
              <w:rPr>
                <w:sz w:val="22"/>
              </w:rPr>
              <w:t>5339,20</w:t>
            </w:r>
          </w:p>
        </w:tc>
      </w:tr>
      <w:tr w:rsidR="00AE3EE1" w:rsidRPr="00A5746B" w:rsidTr="00AE3EE1">
        <w:trPr>
          <w:cantSplit/>
        </w:trPr>
        <w:tc>
          <w:tcPr>
            <w:tcW w:w="228" w:type="pct"/>
            <w:vAlign w:val="center"/>
          </w:tcPr>
          <w:p w:rsidR="00AE3EE1" w:rsidRPr="00A5746B" w:rsidRDefault="00AE3EE1" w:rsidP="00354E62">
            <w:pPr>
              <w:jc w:val="center"/>
              <w:rPr>
                <w:rFonts w:eastAsia="Times New Roman"/>
                <w:bCs/>
                <w:sz w:val="20"/>
                <w:szCs w:val="20"/>
                <w:lang w:eastAsia="ru-RU"/>
              </w:rPr>
            </w:pPr>
            <w:r w:rsidRPr="00A5746B">
              <w:rPr>
                <w:rFonts w:eastAsia="Times New Roman"/>
                <w:bCs/>
                <w:sz w:val="20"/>
                <w:szCs w:val="20"/>
                <w:lang w:eastAsia="ru-RU"/>
              </w:rPr>
              <w:t>2</w:t>
            </w:r>
          </w:p>
        </w:tc>
        <w:tc>
          <w:tcPr>
            <w:tcW w:w="1466" w:type="pct"/>
            <w:shd w:val="clear" w:color="auto" w:fill="auto"/>
            <w:noWrap/>
            <w:vAlign w:val="center"/>
          </w:tcPr>
          <w:p w:rsidR="00AE3EE1" w:rsidRPr="00A5746B" w:rsidRDefault="00AE3EE1" w:rsidP="00354E62">
            <w:pPr>
              <w:jc w:val="center"/>
              <w:rPr>
                <w:sz w:val="20"/>
                <w:szCs w:val="20"/>
              </w:rPr>
            </w:pPr>
            <w:r w:rsidRPr="00A5746B">
              <w:rPr>
                <w:rFonts w:eastAsia="Times New Roman"/>
                <w:sz w:val="20"/>
                <w:szCs w:val="20"/>
                <w:lang w:eastAsia="ru-RU"/>
              </w:rPr>
              <w:t>Средневзвешенная оценочная стоимость прои</w:t>
            </w:r>
            <w:r w:rsidRPr="00A5746B">
              <w:rPr>
                <w:rFonts w:eastAsia="Times New Roman"/>
                <w:sz w:val="20"/>
                <w:szCs w:val="20"/>
                <w:lang w:eastAsia="ru-RU"/>
              </w:rPr>
              <w:t>з</w:t>
            </w:r>
            <w:r w:rsidRPr="00A5746B">
              <w:rPr>
                <w:rFonts w:eastAsia="Times New Roman"/>
                <w:sz w:val="20"/>
                <w:szCs w:val="20"/>
                <w:lang w:eastAsia="ru-RU"/>
              </w:rPr>
              <w:t>водства тепла (в целом по округу)</w:t>
            </w:r>
          </w:p>
        </w:tc>
        <w:tc>
          <w:tcPr>
            <w:tcW w:w="333" w:type="pct"/>
            <w:shd w:val="clear" w:color="auto" w:fill="auto"/>
            <w:noWrap/>
            <w:vAlign w:val="center"/>
          </w:tcPr>
          <w:p w:rsidR="00AE3EE1" w:rsidRPr="00A5746B" w:rsidRDefault="00AE3EE1" w:rsidP="00354E62">
            <w:pPr>
              <w:ind w:left="-136" w:right="-184"/>
              <w:jc w:val="center"/>
              <w:rPr>
                <w:rFonts w:eastAsia="Times New Roman"/>
                <w:bCs/>
                <w:sz w:val="20"/>
                <w:szCs w:val="20"/>
                <w:lang w:eastAsia="ru-RU"/>
              </w:rPr>
            </w:pPr>
            <w:r w:rsidRPr="00A5746B">
              <w:rPr>
                <w:rFonts w:eastAsia="Times New Roman"/>
                <w:bCs/>
                <w:sz w:val="20"/>
                <w:szCs w:val="20"/>
                <w:lang w:eastAsia="ru-RU"/>
              </w:rPr>
              <w:t>руб./Гкал</w:t>
            </w:r>
          </w:p>
        </w:tc>
        <w:tc>
          <w:tcPr>
            <w:tcW w:w="375" w:type="pct"/>
            <w:shd w:val="clear" w:color="auto" w:fill="auto"/>
            <w:noWrap/>
            <w:vAlign w:val="center"/>
          </w:tcPr>
          <w:p w:rsidR="00AE3EE1" w:rsidRPr="00A5746B" w:rsidRDefault="00AE3EE1" w:rsidP="00AE3EE1">
            <w:pPr>
              <w:jc w:val="center"/>
              <w:rPr>
                <w:sz w:val="22"/>
              </w:rPr>
            </w:pPr>
            <w:r w:rsidRPr="00A5746B">
              <w:rPr>
                <w:sz w:val="22"/>
              </w:rPr>
              <w:t>2217,18</w:t>
            </w:r>
          </w:p>
        </w:tc>
        <w:tc>
          <w:tcPr>
            <w:tcW w:w="377" w:type="pct"/>
            <w:shd w:val="clear" w:color="auto" w:fill="auto"/>
            <w:noWrap/>
            <w:vAlign w:val="center"/>
          </w:tcPr>
          <w:p w:rsidR="00AE3EE1" w:rsidRPr="00A5746B" w:rsidRDefault="00AE3EE1" w:rsidP="00AE3EE1">
            <w:pPr>
              <w:jc w:val="center"/>
              <w:rPr>
                <w:sz w:val="22"/>
              </w:rPr>
            </w:pPr>
            <w:r w:rsidRPr="00A5746B">
              <w:rPr>
                <w:sz w:val="22"/>
              </w:rPr>
              <w:t>2442,72</w:t>
            </w:r>
          </w:p>
        </w:tc>
        <w:tc>
          <w:tcPr>
            <w:tcW w:w="378" w:type="pct"/>
            <w:shd w:val="clear" w:color="auto" w:fill="auto"/>
            <w:noWrap/>
            <w:vAlign w:val="center"/>
          </w:tcPr>
          <w:p w:rsidR="00AE3EE1" w:rsidRPr="00A5746B" w:rsidRDefault="00AE3EE1" w:rsidP="00AE3EE1">
            <w:pPr>
              <w:jc w:val="center"/>
              <w:rPr>
                <w:sz w:val="22"/>
              </w:rPr>
            </w:pPr>
            <w:r w:rsidRPr="00A5746B">
              <w:rPr>
                <w:sz w:val="22"/>
              </w:rPr>
              <w:t>2395,73</w:t>
            </w:r>
          </w:p>
        </w:tc>
        <w:tc>
          <w:tcPr>
            <w:tcW w:w="378" w:type="pct"/>
            <w:shd w:val="clear" w:color="auto" w:fill="auto"/>
            <w:noWrap/>
            <w:vAlign w:val="center"/>
          </w:tcPr>
          <w:p w:rsidR="00AE3EE1" w:rsidRPr="00A5746B" w:rsidRDefault="00AE3EE1" w:rsidP="00AE3EE1">
            <w:pPr>
              <w:jc w:val="center"/>
              <w:rPr>
                <w:sz w:val="22"/>
              </w:rPr>
            </w:pPr>
            <w:r w:rsidRPr="00A5746B">
              <w:rPr>
                <w:sz w:val="22"/>
              </w:rPr>
              <w:t>2436,09</w:t>
            </w:r>
          </w:p>
        </w:tc>
        <w:tc>
          <w:tcPr>
            <w:tcW w:w="424" w:type="pct"/>
            <w:shd w:val="clear" w:color="auto" w:fill="auto"/>
            <w:noWrap/>
            <w:vAlign w:val="center"/>
          </w:tcPr>
          <w:p w:rsidR="00AE3EE1" w:rsidRPr="00A5746B" w:rsidRDefault="00AE3EE1" w:rsidP="00AE3EE1">
            <w:pPr>
              <w:jc w:val="center"/>
              <w:rPr>
                <w:sz w:val="22"/>
              </w:rPr>
            </w:pPr>
            <w:r w:rsidRPr="00A5746B">
              <w:rPr>
                <w:sz w:val="22"/>
              </w:rPr>
              <w:t>2477,89</w:t>
            </w:r>
          </w:p>
        </w:tc>
        <w:tc>
          <w:tcPr>
            <w:tcW w:w="336" w:type="pct"/>
            <w:shd w:val="clear" w:color="auto" w:fill="auto"/>
            <w:noWrap/>
            <w:vAlign w:val="center"/>
          </w:tcPr>
          <w:p w:rsidR="00AE3EE1" w:rsidRPr="00A5746B" w:rsidRDefault="00AE3EE1" w:rsidP="00AE3EE1">
            <w:pPr>
              <w:jc w:val="center"/>
              <w:rPr>
                <w:sz w:val="22"/>
              </w:rPr>
            </w:pPr>
            <w:r w:rsidRPr="00A5746B">
              <w:rPr>
                <w:sz w:val="22"/>
              </w:rPr>
              <w:t>2535,62</w:t>
            </w:r>
          </w:p>
        </w:tc>
        <w:tc>
          <w:tcPr>
            <w:tcW w:w="378" w:type="pct"/>
            <w:shd w:val="clear" w:color="auto" w:fill="auto"/>
            <w:noWrap/>
            <w:vAlign w:val="center"/>
          </w:tcPr>
          <w:p w:rsidR="00AE3EE1" w:rsidRPr="00A5746B" w:rsidRDefault="00AE3EE1" w:rsidP="00AE3EE1">
            <w:pPr>
              <w:jc w:val="center"/>
              <w:rPr>
                <w:sz w:val="22"/>
              </w:rPr>
            </w:pPr>
            <w:r w:rsidRPr="00A5746B">
              <w:rPr>
                <w:sz w:val="22"/>
              </w:rPr>
              <w:t>2561,21</w:t>
            </w:r>
          </w:p>
        </w:tc>
        <w:tc>
          <w:tcPr>
            <w:tcW w:w="330" w:type="pct"/>
            <w:shd w:val="clear" w:color="auto" w:fill="auto"/>
            <w:noWrap/>
            <w:vAlign w:val="center"/>
          </w:tcPr>
          <w:p w:rsidR="00AE3EE1" w:rsidRPr="00A5746B" w:rsidRDefault="00AE3EE1" w:rsidP="00AE3EE1">
            <w:pPr>
              <w:jc w:val="center"/>
              <w:rPr>
                <w:sz w:val="22"/>
              </w:rPr>
            </w:pPr>
            <w:r w:rsidRPr="00A5746B">
              <w:rPr>
                <w:sz w:val="22"/>
              </w:rPr>
              <w:t>2811,77</w:t>
            </w:r>
          </w:p>
        </w:tc>
      </w:tr>
      <w:tr w:rsidR="00AE3EE1" w:rsidRPr="00A5746B" w:rsidTr="00AE3EE1">
        <w:trPr>
          <w:cantSplit/>
        </w:trPr>
        <w:tc>
          <w:tcPr>
            <w:tcW w:w="228" w:type="pct"/>
            <w:vAlign w:val="center"/>
          </w:tcPr>
          <w:p w:rsidR="00AE3EE1" w:rsidRPr="00A5746B" w:rsidRDefault="00AE3EE1" w:rsidP="00354E62">
            <w:pPr>
              <w:jc w:val="center"/>
              <w:rPr>
                <w:rFonts w:eastAsia="Times New Roman"/>
                <w:bCs/>
                <w:sz w:val="20"/>
                <w:szCs w:val="20"/>
                <w:lang w:eastAsia="ru-RU"/>
              </w:rPr>
            </w:pPr>
            <w:r w:rsidRPr="00A5746B">
              <w:rPr>
                <w:rFonts w:eastAsia="Times New Roman"/>
                <w:bCs/>
                <w:sz w:val="20"/>
                <w:szCs w:val="20"/>
                <w:lang w:eastAsia="ru-RU"/>
              </w:rPr>
              <w:t>3</w:t>
            </w:r>
          </w:p>
        </w:tc>
        <w:tc>
          <w:tcPr>
            <w:tcW w:w="1466" w:type="pct"/>
            <w:shd w:val="clear" w:color="auto" w:fill="auto"/>
            <w:noWrap/>
            <w:vAlign w:val="center"/>
          </w:tcPr>
          <w:p w:rsidR="00AE3EE1" w:rsidRPr="00A5746B" w:rsidRDefault="00AE3EE1" w:rsidP="00354E62">
            <w:pPr>
              <w:jc w:val="center"/>
              <w:rPr>
                <w:sz w:val="20"/>
                <w:szCs w:val="20"/>
              </w:rPr>
            </w:pPr>
            <w:r w:rsidRPr="00A5746B">
              <w:rPr>
                <w:rFonts w:eastAsia="Times New Roman"/>
                <w:sz w:val="20"/>
                <w:szCs w:val="20"/>
                <w:lang w:eastAsia="ru-RU"/>
              </w:rPr>
              <w:t>Средневзвешенная оценочная стоимость прои</w:t>
            </w:r>
            <w:r w:rsidRPr="00A5746B">
              <w:rPr>
                <w:rFonts w:eastAsia="Times New Roman"/>
                <w:sz w:val="20"/>
                <w:szCs w:val="20"/>
                <w:lang w:eastAsia="ru-RU"/>
              </w:rPr>
              <w:t>з</w:t>
            </w:r>
            <w:r w:rsidRPr="00A5746B">
              <w:rPr>
                <w:rFonts w:eastAsia="Times New Roman"/>
                <w:sz w:val="20"/>
                <w:szCs w:val="20"/>
                <w:lang w:eastAsia="ru-RU"/>
              </w:rPr>
              <w:t>водства тепла с учетом инвестиционной соста</w:t>
            </w:r>
            <w:r w:rsidRPr="00A5746B">
              <w:rPr>
                <w:rFonts w:eastAsia="Times New Roman"/>
                <w:sz w:val="20"/>
                <w:szCs w:val="20"/>
                <w:lang w:eastAsia="ru-RU"/>
              </w:rPr>
              <w:t>в</w:t>
            </w:r>
            <w:r w:rsidRPr="00A5746B">
              <w:rPr>
                <w:rFonts w:eastAsia="Times New Roman"/>
                <w:sz w:val="20"/>
                <w:szCs w:val="20"/>
                <w:lang w:eastAsia="ru-RU"/>
              </w:rPr>
              <w:t>ляющей (в целом по округу)</w:t>
            </w:r>
          </w:p>
        </w:tc>
        <w:tc>
          <w:tcPr>
            <w:tcW w:w="333" w:type="pct"/>
            <w:shd w:val="clear" w:color="auto" w:fill="auto"/>
            <w:noWrap/>
            <w:vAlign w:val="center"/>
          </w:tcPr>
          <w:p w:rsidR="00AE3EE1" w:rsidRPr="00A5746B" w:rsidRDefault="00AE3EE1" w:rsidP="00354E62">
            <w:pPr>
              <w:ind w:left="-136" w:right="-184"/>
              <w:jc w:val="center"/>
              <w:rPr>
                <w:rFonts w:eastAsia="Times New Roman"/>
                <w:bCs/>
                <w:sz w:val="20"/>
                <w:szCs w:val="20"/>
                <w:lang w:eastAsia="ru-RU"/>
              </w:rPr>
            </w:pPr>
            <w:r w:rsidRPr="00A5746B">
              <w:rPr>
                <w:rFonts w:eastAsia="Times New Roman"/>
                <w:bCs/>
                <w:sz w:val="20"/>
                <w:szCs w:val="20"/>
                <w:lang w:eastAsia="ru-RU"/>
              </w:rPr>
              <w:t>руб./Гкал</w:t>
            </w:r>
          </w:p>
        </w:tc>
        <w:tc>
          <w:tcPr>
            <w:tcW w:w="375" w:type="pct"/>
            <w:shd w:val="clear" w:color="auto" w:fill="auto"/>
            <w:noWrap/>
            <w:vAlign w:val="center"/>
          </w:tcPr>
          <w:p w:rsidR="00AE3EE1" w:rsidRPr="00A5746B" w:rsidRDefault="00AE3EE1" w:rsidP="00AE3EE1">
            <w:pPr>
              <w:jc w:val="center"/>
              <w:rPr>
                <w:sz w:val="22"/>
              </w:rPr>
            </w:pPr>
            <w:r w:rsidRPr="00A5746B">
              <w:rPr>
                <w:sz w:val="22"/>
              </w:rPr>
              <w:t>2217,2</w:t>
            </w:r>
          </w:p>
        </w:tc>
        <w:tc>
          <w:tcPr>
            <w:tcW w:w="377" w:type="pct"/>
            <w:shd w:val="clear" w:color="auto" w:fill="auto"/>
            <w:noWrap/>
            <w:vAlign w:val="center"/>
          </w:tcPr>
          <w:p w:rsidR="00AE3EE1" w:rsidRPr="00A5746B" w:rsidRDefault="00AE3EE1" w:rsidP="00AE3EE1">
            <w:pPr>
              <w:jc w:val="center"/>
              <w:rPr>
                <w:sz w:val="22"/>
              </w:rPr>
            </w:pPr>
            <w:r w:rsidRPr="00A5746B">
              <w:rPr>
                <w:sz w:val="22"/>
              </w:rPr>
              <w:t>2442,7</w:t>
            </w:r>
          </w:p>
        </w:tc>
        <w:tc>
          <w:tcPr>
            <w:tcW w:w="378" w:type="pct"/>
            <w:shd w:val="clear" w:color="auto" w:fill="auto"/>
            <w:noWrap/>
            <w:vAlign w:val="center"/>
          </w:tcPr>
          <w:p w:rsidR="00AE3EE1" w:rsidRPr="00A5746B" w:rsidRDefault="00AE3EE1" w:rsidP="00AE3EE1">
            <w:pPr>
              <w:jc w:val="center"/>
              <w:rPr>
                <w:sz w:val="22"/>
              </w:rPr>
            </w:pPr>
            <w:r w:rsidRPr="00A5746B">
              <w:rPr>
                <w:sz w:val="22"/>
              </w:rPr>
              <w:t>2551,2</w:t>
            </w:r>
          </w:p>
        </w:tc>
        <w:tc>
          <w:tcPr>
            <w:tcW w:w="378" w:type="pct"/>
            <w:shd w:val="clear" w:color="auto" w:fill="auto"/>
            <w:noWrap/>
            <w:vAlign w:val="center"/>
          </w:tcPr>
          <w:p w:rsidR="00AE3EE1" w:rsidRPr="00A5746B" w:rsidRDefault="00AE3EE1" w:rsidP="00AE3EE1">
            <w:pPr>
              <w:jc w:val="center"/>
              <w:rPr>
                <w:sz w:val="22"/>
              </w:rPr>
            </w:pPr>
            <w:r w:rsidRPr="00A5746B">
              <w:rPr>
                <w:sz w:val="22"/>
              </w:rPr>
              <w:t>2589,6</w:t>
            </w:r>
          </w:p>
        </w:tc>
        <w:tc>
          <w:tcPr>
            <w:tcW w:w="424" w:type="pct"/>
            <w:shd w:val="clear" w:color="auto" w:fill="auto"/>
            <w:noWrap/>
            <w:vAlign w:val="center"/>
          </w:tcPr>
          <w:p w:rsidR="00AE3EE1" w:rsidRPr="00A5746B" w:rsidRDefault="00AE3EE1" w:rsidP="00AE3EE1">
            <w:pPr>
              <w:jc w:val="center"/>
              <w:rPr>
                <w:sz w:val="22"/>
              </w:rPr>
            </w:pPr>
            <w:r w:rsidRPr="00A5746B">
              <w:rPr>
                <w:sz w:val="22"/>
              </w:rPr>
              <w:t>2629,6</w:t>
            </w:r>
          </w:p>
        </w:tc>
        <w:tc>
          <w:tcPr>
            <w:tcW w:w="336" w:type="pct"/>
            <w:shd w:val="clear" w:color="auto" w:fill="auto"/>
            <w:noWrap/>
            <w:vAlign w:val="center"/>
          </w:tcPr>
          <w:p w:rsidR="00AE3EE1" w:rsidRPr="00A5746B" w:rsidRDefault="00AE3EE1" w:rsidP="00AE3EE1">
            <w:pPr>
              <w:jc w:val="center"/>
              <w:rPr>
                <w:sz w:val="22"/>
              </w:rPr>
            </w:pPr>
            <w:r w:rsidRPr="00A5746B">
              <w:rPr>
                <w:sz w:val="22"/>
              </w:rPr>
              <w:t>2687,4</w:t>
            </w:r>
          </w:p>
        </w:tc>
        <w:tc>
          <w:tcPr>
            <w:tcW w:w="378" w:type="pct"/>
            <w:shd w:val="clear" w:color="auto" w:fill="auto"/>
            <w:noWrap/>
            <w:vAlign w:val="center"/>
          </w:tcPr>
          <w:p w:rsidR="00AE3EE1" w:rsidRPr="00A5746B" w:rsidRDefault="00AE3EE1" w:rsidP="00AE3EE1">
            <w:pPr>
              <w:jc w:val="center"/>
              <w:rPr>
                <w:sz w:val="22"/>
              </w:rPr>
            </w:pPr>
            <w:r w:rsidRPr="00A5746B">
              <w:rPr>
                <w:sz w:val="22"/>
              </w:rPr>
              <w:t>2710,0</w:t>
            </w:r>
          </w:p>
        </w:tc>
        <w:tc>
          <w:tcPr>
            <w:tcW w:w="330" w:type="pct"/>
            <w:shd w:val="clear" w:color="auto" w:fill="auto"/>
            <w:noWrap/>
            <w:vAlign w:val="center"/>
          </w:tcPr>
          <w:p w:rsidR="00AE3EE1" w:rsidRPr="00A5746B" w:rsidRDefault="00AE3EE1" w:rsidP="00AE3EE1">
            <w:pPr>
              <w:jc w:val="center"/>
              <w:rPr>
                <w:sz w:val="22"/>
              </w:rPr>
            </w:pPr>
            <w:r w:rsidRPr="00A5746B">
              <w:rPr>
                <w:sz w:val="22"/>
              </w:rPr>
              <w:t>2960,6</w:t>
            </w:r>
          </w:p>
        </w:tc>
      </w:tr>
      <w:tr w:rsidR="00AE3EE1" w:rsidRPr="00A5746B" w:rsidTr="00AE3EE1">
        <w:trPr>
          <w:cantSplit/>
        </w:trPr>
        <w:tc>
          <w:tcPr>
            <w:tcW w:w="228" w:type="pct"/>
            <w:vAlign w:val="center"/>
          </w:tcPr>
          <w:p w:rsidR="00AE3EE1" w:rsidRPr="00A5746B" w:rsidRDefault="00AE3EE1" w:rsidP="00354E62">
            <w:pPr>
              <w:jc w:val="center"/>
              <w:rPr>
                <w:rFonts w:eastAsia="Times New Roman"/>
                <w:bCs/>
                <w:sz w:val="20"/>
                <w:szCs w:val="20"/>
                <w:lang w:eastAsia="ru-RU"/>
              </w:rPr>
            </w:pPr>
            <w:r w:rsidRPr="00A5746B">
              <w:rPr>
                <w:rFonts w:eastAsia="Times New Roman"/>
                <w:bCs/>
                <w:sz w:val="20"/>
                <w:szCs w:val="20"/>
                <w:lang w:eastAsia="ru-RU"/>
              </w:rPr>
              <w:t>4</w:t>
            </w:r>
          </w:p>
        </w:tc>
        <w:tc>
          <w:tcPr>
            <w:tcW w:w="1466" w:type="pct"/>
            <w:shd w:val="clear" w:color="auto" w:fill="auto"/>
            <w:noWrap/>
            <w:vAlign w:val="center"/>
          </w:tcPr>
          <w:p w:rsidR="00AE3EE1" w:rsidRPr="00A5746B" w:rsidRDefault="00AE3EE1" w:rsidP="00354E62">
            <w:pPr>
              <w:jc w:val="center"/>
              <w:rPr>
                <w:rFonts w:eastAsia="Times New Roman"/>
                <w:sz w:val="20"/>
                <w:szCs w:val="20"/>
                <w:lang w:eastAsia="ru-RU"/>
              </w:rPr>
            </w:pPr>
            <w:r w:rsidRPr="00A5746B">
              <w:rPr>
                <w:rFonts w:eastAsia="Times New Roman"/>
                <w:sz w:val="20"/>
                <w:szCs w:val="20"/>
                <w:lang w:eastAsia="ru-RU"/>
              </w:rPr>
              <w:t>Оценочная стоимость производства тепла (с использованием индекса роста цен на тепловую энергию)</w:t>
            </w:r>
          </w:p>
        </w:tc>
        <w:tc>
          <w:tcPr>
            <w:tcW w:w="333" w:type="pct"/>
            <w:shd w:val="clear" w:color="auto" w:fill="auto"/>
            <w:noWrap/>
            <w:vAlign w:val="center"/>
          </w:tcPr>
          <w:p w:rsidR="00AE3EE1" w:rsidRPr="00A5746B" w:rsidRDefault="00AE3EE1" w:rsidP="00354E62">
            <w:pPr>
              <w:ind w:left="-136" w:right="-184"/>
              <w:jc w:val="center"/>
              <w:rPr>
                <w:rFonts w:eastAsia="Times New Roman"/>
                <w:bCs/>
                <w:sz w:val="20"/>
                <w:szCs w:val="20"/>
                <w:lang w:eastAsia="ru-RU"/>
              </w:rPr>
            </w:pPr>
            <w:r w:rsidRPr="00A5746B">
              <w:rPr>
                <w:rFonts w:eastAsia="Times New Roman"/>
                <w:bCs/>
                <w:sz w:val="20"/>
                <w:szCs w:val="20"/>
                <w:lang w:eastAsia="ru-RU"/>
              </w:rPr>
              <w:t>руб./Гкал</w:t>
            </w:r>
          </w:p>
        </w:tc>
        <w:tc>
          <w:tcPr>
            <w:tcW w:w="375" w:type="pct"/>
            <w:shd w:val="clear" w:color="auto" w:fill="auto"/>
            <w:noWrap/>
            <w:vAlign w:val="center"/>
          </w:tcPr>
          <w:p w:rsidR="00AE3EE1" w:rsidRPr="00A5746B" w:rsidRDefault="00AE3EE1" w:rsidP="00AE3EE1">
            <w:pPr>
              <w:jc w:val="center"/>
              <w:rPr>
                <w:sz w:val="22"/>
              </w:rPr>
            </w:pPr>
            <w:r w:rsidRPr="00A5746B">
              <w:rPr>
                <w:sz w:val="22"/>
              </w:rPr>
              <w:t>2217,18</w:t>
            </w:r>
          </w:p>
        </w:tc>
        <w:tc>
          <w:tcPr>
            <w:tcW w:w="377" w:type="pct"/>
            <w:shd w:val="clear" w:color="auto" w:fill="auto"/>
            <w:noWrap/>
            <w:vAlign w:val="center"/>
          </w:tcPr>
          <w:p w:rsidR="00AE3EE1" w:rsidRPr="00A5746B" w:rsidRDefault="00AE3EE1" w:rsidP="00AE3EE1">
            <w:pPr>
              <w:jc w:val="center"/>
              <w:rPr>
                <w:sz w:val="22"/>
              </w:rPr>
            </w:pPr>
            <w:r w:rsidRPr="00A5746B">
              <w:rPr>
                <w:sz w:val="22"/>
              </w:rPr>
              <w:t>2524,37</w:t>
            </w:r>
          </w:p>
        </w:tc>
        <w:tc>
          <w:tcPr>
            <w:tcW w:w="378" w:type="pct"/>
            <w:shd w:val="clear" w:color="auto" w:fill="auto"/>
            <w:noWrap/>
            <w:vAlign w:val="center"/>
          </w:tcPr>
          <w:p w:rsidR="00AE3EE1" w:rsidRPr="00A5746B" w:rsidRDefault="00AE3EE1" w:rsidP="00AE3EE1">
            <w:pPr>
              <w:jc w:val="center"/>
              <w:rPr>
                <w:sz w:val="22"/>
              </w:rPr>
            </w:pPr>
            <w:r w:rsidRPr="00A5746B">
              <w:rPr>
                <w:sz w:val="22"/>
              </w:rPr>
              <w:t>2638,66</w:t>
            </w:r>
          </w:p>
        </w:tc>
        <w:tc>
          <w:tcPr>
            <w:tcW w:w="378" w:type="pct"/>
            <w:shd w:val="clear" w:color="auto" w:fill="auto"/>
            <w:noWrap/>
            <w:vAlign w:val="center"/>
          </w:tcPr>
          <w:p w:rsidR="00AE3EE1" w:rsidRPr="00A5746B" w:rsidRDefault="00AE3EE1" w:rsidP="00AE3EE1">
            <w:pPr>
              <w:jc w:val="center"/>
              <w:rPr>
                <w:sz w:val="22"/>
              </w:rPr>
            </w:pPr>
            <w:r w:rsidRPr="00A5746B">
              <w:rPr>
                <w:sz w:val="22"/>
              </w:rPr>
              <w:t>2742,92</w:t>
            </w:r>
          </w:p>
        </w:tc>
        <w:tc>
          <w:tcPr>
            <w:tcW w:w="424" w:type="pct"/>
            <w:shd w:val="clear" w:color="auto" w:fill="auto"/>
            <w:noWrap/>
            <w:vAlign w:val="center"/>
          </w:tcPr>
          <w:p w:rsidR="00AE3EE1" w:rsidRPr="00A5746B" w:rsidRDefault="00AE3EE1" w:rsidP="00AE3EE1">
            <w:pPr>
              <w:jc w:val="center"/>
              <w:rPr>
                <w:sz w:val="22"/>
              </w:rPr>
            </w:pPr>
            <w:r w:rsidRPr="00A5746B">
              <w:rPr>
                <w:sz w:val="22"/>
              </w:rPr>
              <w:t>2800,52</w:t>
            </w:r>
          </w:p>
        </w:tc>
        <w:tc>
          <w:tcPr>
            <w:tcW w:w="336" w:type="pct"/>
            <w:shd w:val="clear" w:color="auto" w:fill="auto"/>
            <w:noWrap/>
            <w:vAlign w:val="center"/>
          </w:tcPr>
          <w:p w:rsidR="00AE3EE1" w:rsidRPr="00A5746B" w:rsidRDefault="00AE3EE1" w:rsidP="00AE3EE1">
            <w:pPr>
              <w:jc w:val="center"/>
              <w:rPr>
                <w:sz w:val="22"/>
              </w:rPr>
            </w:pPr>
            <w:r w:rsidRPr="00A5746B">
              <w:rPr>
                <w:sz w:val="22"/>
              </w:rPr>
              <w:t>2862,13</w:t>
            </w:r>
          </w:p>
        </w:tc>
        <w:tc>
          <w:tcPr>
            <w:tcW w:w="378" w:type="pct"/>
            <w:shd w:val="clear" w:color="auto" w:fill="auto"/>
            <w:noWrap/>
            <w:vAlign w:val="center"/>
          </w:tcPr>
          <w:p w:rsidR="00AE3EE1" w:rsidRPr="00A5746B" w:rsidRDefault="00AE3EE1" w:rsidP="00AE3EE1">
            <w:pPr>
              <w:jc w:val="center"/>
              <w:rPr>
                <w:sz w:val="22"/>
              </w:rPr>
            </w:pPr>
            <w:r w:rsidRPr="00A5746B">
              <w:rPr>
                <w:sz w:val="22"/>
              </w:rPr>
              <w:t>2927,96</w:t>
            </w:r>
          </w:p>
        </w:tc>
        <w:tc>
          <w:tcPr>
            <w:tcW w:w="330" w:type="pct"/>
            <w:shd w:val="clear" w:color="auto" w:fill="auto"/>
            <w:noWrap/>
            <w:vAlign w:val="center"/>
          </w:tcPr>
          <w:p w:rsidR="00AE3EE1" w:rsidRPr="00A5746B" w:rsidRDefault="00AE3EE1" w:rsidP="00AE3EE1">
            <w:pPr>
              <w:jc w:val="center"/>
              <w:rPr>
                <w:sz w:val="22"/>
              </w:rPr>
            </w:pPr>
            <w:r w:rsidRPr="00A5746B">
              <w:rPr>
                <w:sz w:val="22"/>
              </w:rPr>
              <w:t>3283,73</w:t>
            </w:r>
          </w:p>
        </w:tc>
      </w:tr>
    </w:tbl>
    <w:p w:rsidR="00BE3D06" w:rsidRPr="00A5746B" w:rsidRDefault="00BE3D06" w:rsidP="00BE3D06">
      <w:pPr>
        <w:pStyle w:val="Affb"/>
        <w:ind w:firstLine="0"/>
        <w:rPr>
          <w:sz w:val="22"/>
        </w:rPr>
      </w:pPr>
      <w:r w:rsidRPr="00A5746B">
        <w:rPr>
          <w:sz w:val="22"/>
        </w:rPr>
        <w:t>*- Прогнозирование</w:t>
      </w:r>
      <w:r w:rsidRPr="00A5746B">
        <w:rPr>
          <w:spacing w:val="1"/>
          <w:sz w:val="22"/>
        </w:rPr>
        <w:t xml:space="preserve"> </w:t>
      </w:r>
      <w:r w:rsidRPr="00A5746B">
        <w:rPr>
          <w:sz w:val="22"/>
        </w:rPr>
        <w:t>финансово-хозяйственной</w:t>
      </w:r>
      <w:r w:rsidRPr="00A5746B">
        <w:rPr>
          <w:spacing w:val="1"/>
          <w:sz w:val="22"/>
        </w:rPr>
        <w:t xml:space="preserve"> </w:t>
      </w:r>
      <w:r w:rsidRPr="00A5746B">
        <w:rPr>
          <w:sz w:val="22"/>
        </w:rPr>
        <w:t>деятельности</w:t>
      </w:r>
      <w:r w:rsidRPr="00A5746B">
        <w:rPr>
          <w:spacing w:val="1"/>
          <w:sz w:val="22"/>
        </w:rPr>
        <w:t xml:space="preserve"> </w:t>
      </w:r>
      <w:r w:rsidRPr="00A5746B">
        <w:rPr>
          <w:sz w:val="22"/>
        </w:rPr>
        <w:t>Теплоснабжающей</w:t>
      </w:r>
      <w:r w:rsidRPr="00A5746B">
        <w:rPr>
          <w:spacing w:val="1"/>
          <w:sz w:val="22"/>
        </w:rPr>
        <w:t xml:space="preserve"> </w:t>
      </w:r>
      <w:r w:rsidRPr="00A5746B">
        <w:rPr>
          <w:sz w:val="22"/>
        </w:rPr>
        <w:t>организации</w:t>
      </w:r>
      <w:r w:rsidRPr="00A5746B">
        <w:rPr>
          <w:spacing w:val="1"/>
          <w:sz w:val="22"/>
        </w:rPr>
        <w:t xml:space="preserve"> </w:t>
      </w:r>
      <w:r w:rsidRPr="00A5746B">
        <w:rPr>
          <w:sz w:val="22"/>
        </w:rPr>
        <w:t>проводится на основе фактических</w:t>
      </w:r>
      <w:r w:rsidRPr="00A5746B">
        <w:rPr>
          <w:spacing w:val="1"/>
          <w:sz w:val="22"/>
        </w:rPr>
        <w:t xml:space="preserve"> </w:t>
      </w:r>
      <w:r w:rsidRPr="00A5746B">
        <w:rPr>
          <w:sz w:val="22"/>
        </w:rPr>
        <w:t>показателей</w:t>
      </w:r>
      <w:r w:rsidRPr="00A5746B">
        <w:rPr>
          <w:spacing w:val="1"/>
          <w:sz w:val="22"/>
        </w:rPr>
        <w:t xml:space="preserve"> </w:t>
      </w:r>
      <w:r w:rsidRPr="00A5746B">
        <w:rPr>
          <w:sz w:val="22"/>
        </w:rPr>
        <w:t>финансово-хозяйственной</w:t>
      </w:r>
      <w:r w:rsidRPr="00A5746B">
        <w:rPr>
          <w:spacing w:val="1"/>
          <w:sz w:val="22"/>
        </w:rPr>
        <w:t xml:space="preserve"> </w:t>
      </w:r>
      <w:r w:rsidRPr="00A5746B">
        <w:rPr>
          <w:sz w:val="22"/>
        </w:rPr>
        <w:t>деятельности за базовый период регулирования и утверждённый период регулирования на</w:t>
      </w:r>
      <w:r w:rsidR="003F3107" w:rsidRPr="00A5746B">
        <w:rPr>
          <w:spacing w:val="-57"/>
          <w:sz w:val="22"/>
        </w:rPr>
        <w:t xml:space="preserve"> </w:t>
      </w:r>
      <w:r w:rsidRPr="00A5746B">
        <w:rPr>
          <w:sz w:val="22"/>
        </w:rPr>
        <w:t>момент разработки схемы теплоснабжения. В кач</w:t>
      </w:r>
      <w:r w:rsidRPr="00A5746B">
        <w:rPr>
          <w:sz w:val="22"/>
        </w:rPr>
        <w:t>е</w:t>
      </w:r>
      <w:r w:rsidRPr="00A5746B">
        <w:rPr>
          <w:sz w:val="22"/>
        </w:rPr>
        <w:t>стве исходных данных принимаются с данные портала по</w:t>
      </w:r>
      <w:r w:rsidRPr="00A5746B">
        <w:rPr>
          <w:spacing w:val="1"/>
          <w:sz w:val="22"/>
        </w:rPr>
        <w:t xml:space="preserve"> </w:t>
      </w:r>
      <w:r w:rsidRPr="00A5746B">
        <w:rPr>
          <w:sz w:val="22"/>
        </w:rPr>
        <w:t>раскрытию информации, подлежащих свободному доступу (</w:t>
      </w:r>
      <w:hyperlink r:id="rId76">
        <w:r w:rsidRPr="00A5746B">
          <w:rPr>
            <w:sz w:val="22"/>
            <w:u w:val="single"/>
          </w:rPr>
          <w:t>http://ri.eias.ru</w:t>
        </w:r>
      </w:hyperlink>
      <w:r w:rsidRPr="00A5746B">
        <w:rPr>
          <w:sz w:val="22"/>
        </w:rPr>
        <w:t>) и данные от</w:t>
      </w:r>
      <w:r w:rsidRPr="00A5746B">
        <w:rPr>
          <w:spacing w:val="1"/>
          <w:sz w:val="22"/>
        </w:rPr>
        <w:t xml:space="preserve"> </w:t>
      </w:r>
      <w:r w:rsidRPr="00A5746B">
        <w:rPr>
          <w:sz w:val="22"/>
        </w:rPr>
        <w:t>ТСО.</w:t>
      </w:r>
      <w:r w:rsidRPr="00A5746B">
        <w:rPr>
          <w:spacing w:val="1"/>
          <w:sz w:val="22"/>
        </w:rPr>
        <w:t xml:space="preserve"> </w:t>
      </w:r>
    </w:p>
    <w:p w:rsidR="00BE3D06" w:rsidRPr="00A5746B" w:rsidRDefault="00BE3D06" w:rsidP="00BE3D06">
      <w:pPr>
        <w:ind w:firstLine="851"/>
      </w:pPr>
    </w:p>
    <w:p w:rsidR="00BE3D06" w:rsidRPr="00A5746B" w:rsidRDefault="00BE3D06" w:rsidP="00BE3D06">
      <w:pPr>
        <w:ind w:firstLine="851"/>
      </w:pPr>
      <w:r w:rsidRPr="00A5746B">
        <w:t>По данным таблицы видно, что реализация мероприятий по реконструкции объектов системы теплоснабжения позволит снизить оц</w:t>
      </w:r>
      <w:r w:rsidRPr="00A5746B">
        <w:t>е</w:t>
      </w:r>
      <w:r w:rsidRPr="00A5746B">
        <w:t>ночную стоимость производства тепла к 20</w:t>
      </w:r>
      <w:r w:rsidR="00AA0EFA" w:rsidRPr="00A5746B">
        <w:t>3</w:t>
      </w:r>
      <w:r w:rsidR="00AE3EE1" w:rsidRPr="00A5746B">
        <w:t>2</w:t>
      </w:r>
      <w:r w:rsidRPr="00A5746B">
        <w:t xml:space="preserve"> году на </w:t>
      </w:r>
      <w:r w:rsidR="00AA0EFA" w:rsidRPr="00A5746B">
        <w:t>10,0</w:t>
      </w:r>
      <w:r w:rsidRPr="00A5746B">
        <w:t>%, по сравнению с оценочной стоимостью производства тепла, рассчитанной с и</w:t>
      </w:r>
      <w:r w:rsidRPr="00A5746B">
        <w:t>с</w:t>
      </w:r>
      <w:r w:rsidRPr="00A5746B">
        <w:t xml:space="preserve">пользованием индекса роста цен на тепловую энергию. </w:t>
      </w:r>
    </w:p>
    <w:p w:rsidR="00AE3EE1" w:rsidRPr="00A5746B" w:rsidRDefault="00AE3EE1" w:rsidP="00583C2F">
      <w:pPr>
        <w:pStyle w:val="Affb"/>
        <w:sectPr w:rsidR="00AE3EE1" w:rsidRPr="00A5746B" w:rsidSect="003B765F">
          <w:pgSz w:w="16838" w:h="11906" w:orient="landscape"/>
          <w:pgMar w:top="1134" w:right="851" w:bottom="1134" w:left="1134" w:header="708" w:footer="708" w:gutter="0"/>
          <w:cols w:space="708"/>
          <w:docGrid w:linePitch="360"/>
        </w:sectPr>
      </w:pPr>
    </w:p>
    <w:p w:rsidR="00AE3EE1" w:rsidRPr="00A5746B" w:rsidRDefault="00AE3EE1" w:rsidP="00AE3EE1">
      <w:pPr>
        <w:pStyle w:val="Affb"/>
        <w:jc w:val="center"/>
      </w:pPr>
      <w:r w:rsidRPr="00A5746B">
        <w:rPr>
          <w:noProof/>
          <w:lang w:eastAsia="ru-RU"/>
        </w:rPr>
        <w:lastRenderedPageBreak/>
        <w:drawing>
          <wp:inline distT="0" distB="0" distL="0" distR="0" wp14:anchorId="28980DA5" wp14:editId="6C503EEB">
            <wp:extent cx="5888600" cy="4071257"/>
            <wp:effectExtent l="0" t="0" r="0" b="571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891283" cy="4073112"/>
                    </a:xfrm>
                    <a:prstGeom prst="rect">
                      <a:avLst/>
                    </a:prstGeom>
                    <a:noFill/>
                  </pic:spPr>
                </pic:pic>
              </a:graphicData>
            </a:graphic>
          </wp:inline>
        </w:drawing>
      </w:r>
    </w:p>
    <w:p w:rsidR="00AE3EE1" w:rsidRPr="00A5746B" w:rsidRDefault="00AE3EE1" w:rsidP="00AE3EE1">
      <w:pPr>
        <w:pStyle w:val="aff9"/>
        <w:jc w:val="center"/>
        <w:rPr>
          <w:szCs w:val="24"/>
          <w:lang w:eastAsia="ar-SA"/>
        </w:rPr>
      </w:pPr>
      <w:r w:rsidRPr="00A5746B">
        <w:t xml:space="preserve">Рисунок </w:t>
      </w:r>
      <w:fldSimple w:instr=" SEQ Рисунок \* ARABIC ">
        <w:r w:rsidR="00A5746B" w:rsidRPr="00A5746B">
          <w:rPr>
            <w:noProof/>
          </w:rPr>
          <w:t>33</w:t>
        </w:r>
      </w:fldSimple>
      <w:r w:rsidRPr="00A5746B">
        <w:t xml:space="preserve"> – Динамика изменения </w:t>
      </w:r>
      <w:r w:rsidRPr="00A5746B">
        <w:rPr>
          <w:szCs w:val="24"/>
          <w:lang w:eastAsia="ar-SA"/>
        </w:rPr>
        <w:t>оценочной стоимости производства тепла, руб./Гкал</w:t>
      </w:r>
    </w:p>
    <w:p w:rsidR="00A9789A" w:rsidRPr="00A5746B" w:rsidRDefault="00A9789A" w:rsidP="00A9789A">
      <w:pPr>
        <w:pStyle w:val="21"/>
        <w:spacing w:line="240" w:lineRule="auto"/>
        <w:rPr>
          <w:rStyle w:val="ed"/>
        </w:rPr>
      </w:pPr>
      <w:bookmarkStart w:id="309" w:name="_Toc121588587"/>
      <w:r w:rsidRPr="00A5746B">
        <w:rPr>
          <w:rStyle w:val="ed"/>
        </w:rPr>
        <w:t>14.2 Тарифно-балансовые расчетные модели теплоснабжения потребителей по ка</w:t>
      </w:r>
      <w:r w:rsidRPr="00A5746B">
        <w:rPr>
          <w:rStyle w:val="ed"/>
        </w:rPr>
        <w:t>ж</w:t>
      </w:r>
      <w:r w:rsidRPr="00A5746B">
        <w:rPr>
          <w:rStyle w:val="ed"/>
        </w:rPr>
        <w:t>дой единой теплоснабжающей организации</w:t>
      </w:r>
      <w:bookmarkEnd w:id="309"/>
    </w:p>
    <w:p w:rsidR="00A9789A" w:rsidRPr="00A5746B" w:rsidRDefault="00A9789A" w:rsidP="00A9789A">
      <w:pPr>
        <w:ind w:firstLine="567"/>
        <w:rPr>
          <w:szCs w:val="24"/>
        </w:rPr>
      </w:pPr>
      <w:r w:rsidRPr="00A5746B">
        <w:rPr>
          <w:szCs w:val="24"/>
        </w:rPr>
        <w:t>В соответствии с действующим в сфере государственного ценового регулирования зак</w:t>
      </w:r>
      <w:r w:rsidRPr="00A5746B">
        <w:rPr>
          <w:szCs w:val="24"/>
        </w:rPr>
        <w:t>о</w:t>
      </w:r>
      <w:r w:rsidRPr="00A5746B">
        <w:rPr>
          <w:szCs w:val="24"/>
        </w:rPr>
        <w:t>нодательством тариф на тепловую энергию, отпускаемую организацией, должен обеспечивать покрытие как экономически обоснованных расходов организации, так и обеспечивать дост</w:t>
      </w:r>
      <w:r w:rsidRPr="00A5746B">
        <w:rPr>
          <w:szCs w:val="24"/>
        </w:rPr>
        <w:t>а</w:t>
      </w:r>
      <w:r w:rsidRPr="00A5746B">
        <w:rPr>
          <w:szCs w:val="24"/>
        </w:rPr>
        <w:t>точные средства для финансирования мероприятий по надежному функционированию и разв</w:t>
      </w:r>
      <w:r w:rsidRPr="00A5746B">
        <w:rPr>
          <w:szCs w:val="24"/>
        </w:rPr>
        <w:t>и</w:t>
      </w:r>
      <w:r w:rsidRPr="00A5746B">
        <w:rPr>
          <w:szCs w:val="24"/>
        </w:rPr>
        <w:t>тию систем теплоснабжения.</w:t>
      </w:r>
    </w:p>
    <w:p w:rsidR="00A9789A" w:rsidRPr="00A5746B" w:rsidRDefault="00A9789A" w:rsidP="00A9789A">
      <w:pPr>
        <w:ind w:firstLine="567"/>
        <w:rPr>
          <w:szCs w:val="24"/>
        </w:rPr>
      </w:pPr>
      <w:r w:rsidRPr="00A5746B">
        <w:rPr>
          <w:szCs w:val="24"/>
        </w:rPr>
        <w:t>Тариф ежегодно пересматривается и устанавливается органом исполнительной власти субъекта РФ в области государственного регулирования цен (тарифов) с учетом изменения эк</w:t>
      </w:r>
      <w:r w:rsidRPr="00A5746B">
        <w:rPr>
          <w:szCs w:val="24"/>
        </w:rPr>
        <w:t>о</w:t>
      </w:r>
      <w:r w:rsidRPr="00A5746B">
        <w:rPr>
          <w:szCs w:val="24"/>
        </w:rPr>
        <w:t>номически обоснованных расходов организации и возможных изменений условий реализации инвестиционной программы.</w:t>
      </w:r>
    </w:p>
    <w:p w:rsidR="00A9789A" w:rsidRPr="00A5746B" w:rsidRDefault="00A9789A" w:rsidP="00A9789A">
      <w:pPr>
        <w:ind w:firstLine="567"/>
        <w:rPr>
          <w:szCs w:val="24"/>
        </w:rPr>
      </w:pPr>
      <w:r w:rsidRPr="00A5746B">
        <w:rPr>
          <w:szCs w:val="24"/>
        </w:rPr>
        <w:t>Законодательством определен механизм ограничения предельной величины тарифов п</w:t>
      </w:r>
      <w:r w:rsidRPr="00A5746B">
        <w:rPr>
          <w:szCs w:val="24"/>
        </w:rPr>
        <w:t>у</w:t>
      </w:r>
      <w:r w:rsidRPr="00A5746B">
        <w:rPr>
          <w:szCs w:val="24"/>
        </w:rPr>
        <w:t>тем установления ежегодных предельных индексов роста, а также механизм ограничения пр</w:t>
      </w:r>
      <w:r w:rsidRPr="00A5746B">
        <w:rPr>
          <w:szCs w:val="24"/>
        </w:rPr>
        <w:t>е</w:t>
      </w:r>
      <w:r w:rsidRPr="00A5746B">
        <w:rPr>
          <w:szCs w:val="24"/>
        </w:rPr>
        <w:t>дельной величины платы за ЖКУ для граждан путем установления ежегодных предельных и</w:t>
      </w:r>
      <w:r w:rsidRPr="00A5746B">
        <w:rPr>
          <w:szCs w:val="24"/>
        </w:rPr>
        <w:t>н</w:t>
      </w:r>
      <w:r w:rsidRPr="00A5746B">
        <w:rPr>
          <w:szCs w:val="24"/>
        </w:rPr>
        <w:t>дексов роста.</w:t>
      </w:r>
    </w:p>
    <w:p w:rsidR="00A9789A" w:rsidRPr="00A5746B" w:rsidRDefault="00A9789A" w:rsidP="00A9789A">
      <w:pPr>
        <w:ind w:firstLine="567"/>
        <w:rPr>
          <w:szCs w:val="24"/>
        </w:rPr>
      </w:pPr>
      <w:r w:rsidRPr="00A5746B">
        <w:rPr>
          <w:szCs w:val="24"/>
        </w:rPr>
        <w:t>При этом возмещение затрат на реализацию рекомендуемых мероприятий организации, осуществляющей регулируемые виды деятельности в сфере теплоснабжения, может потреб</w:t>
      </w:r>
      <w:r w:rsidRPr="00A5746B">
        <w:rPr>
          <w:szCs w:val="24"/>
        </w:rPr>
        <w:t>о</w:t>
      </w:r>
      <w:r w:rsidRPr="00A5746B">
        <w:rPr>
          <w:szCs w:val="24"/>
        </w:rPr>
        <w:t>вать установления для организации тарифов на уровне выше установленного федеральным о</w:t>
      </w:r>
      <w:r w:rsidRPr="00A5746B">
        <w:rPr>
          <w:szCs w:val="24"/>
        </w:rPr>
        <w:t>р</w:t>
      </w:r>
      <w:r w:rsidRPr="00A5746B">
        <w:rPr>
          <w:szCs w:val="24"/>
        </w:rPr>
        <w:t>ганом предельного максимального уровня.</w:t>
      </w:r>
    </w:p>
    <w:p w:rsidR="00A9789A" w:rsidRPr="00A5746B" w:rsidRDefault="00A9789A" w:rsidP="00A9789A">
      <w:pPr>
        <w:ind w:firstLine="567"/>
        <w:rPr>
          <w:szCs w:val="24"/>
        </w:rPr>
      </w:pPr>
      <w:r w:rsidRPr="00A5746B">
        <w:rPr>
          <w:szCs w:val="24"/>
        </w:rPr>
        <w:t>Решение об установлении для организации тарифов на уровне выше предельного макс</w:t>
      </w:r>
      <w:r w:rsidRPr="00A5746B">
        <w:rPr>
          <w:szCs w:val="24"/>
        </w:rPr>
        <w:t>и</w:t>
      </w:r>
      <w:r w:rsidRPr="00A5746B">
        <w:rPr>
          <w:szCs w:val="24"/>
        </w:rPr>
        <w:t>мального принимается органом исполнительной власти субъекта РФ в области государственн</w:t>
      </w:r>
      <w:r w:rsidRPr="00A5746B">
        <w:rPr>
          <w:szCs w:val="24"/>
        </w:rPr>
        <w:t>о</w:t>
      </w:r>
      <w:r w:rsidRPr="00A5746B">
        <w:rPr>
          <w:szCs w:val="24"/>
        </w:rPr>
        <w:t>го регулирования тарифов (цен) самостоятельно и не требует согласования с федеральным о</w:t>
      </w:r>
      <w:r w:rsidRPr="00A5746B">
        <w:rPr>
          <w:szCs w:val="24"/>
        </w:rPr>
        <w:t>р</w:t>
      </w:r>
      <w:r w:rsidRPr="00A5746B">
        <w:rPr>
          <w:szCs w:val="24"/>
        </w:rPr>
        <w:t>ганом исполнительной власти в области государственного регулирования тарифов в сфере те</w:t>
      </w:r>
      <w:r w:rsidRPr="00A5746B">
        <w:rPr>
          <w:szCs w:val="24"/>
        </w:rPr>
        <w:t>п</w:t>
      </w:r>
      <w:r w:rsidRPr="00A5746B">
        <w:rPr>
          <w:szCs w:val="24"/>
        </w:rPr>
        <w:t>лоснабжения.</w:t>
      </w:r>
    </w:p>
    <w:p w:rsidR="005F699F" w:rsidRPr="00A5746B" w:rsidRDefault="00CC521F" w:rsidP="0006129B">
      <w:pPr>
        <w:pStyle w:val="21"/>
        <w:spacing w:line="240" w:lineRule="auto"/>
      </w:pPr>
      <w:bookmarkStart w:id="310" w:name="_Toc121588588"/>
      <w:r w:rsidRPr="00A5746B">
        <w:rPr>
          <w:rStyle w:val="ed"/>
        </w:rPr>
        <w:lastRenderedPageBreak/>
        <w:t>14.3</w:t>
      </w:r>
      <w:r w:rsidR="00CA191E" w:rsidRPr="00A5746B">
        <w:rPr>
          <w:rStyle w:val="ed"/>
        </w:rPr>
        <w:t xml:space="preserve"> </w:t>
      </w:r>
      <w:r w:rsidRPr="00A5746B">
        <w:rPr>
          <w:rStyle w:val="ed"/>
        </w:rPr>
        <w:t>Р</w:t>
      </w:r>
      <w:r w:rsidR="00CE6763" w:rsidRPr="00A5746B">
        <w:rPr>
          <w:rStyle w:val="ed"/>
        </w:rPr>
        <w:t>езультаты оценки ценовых (тарифных) последствий реализации проектов схемы теплоснабжения на основании разработанных тарифно-балансовых моделей</w:t>
      </w:r>
      <w:bookmarkEnd w:id="310"/>
    </w:p>
    <w:p w:rsidR="0054518E" w:rsidRPr="00A5746B" w:rsidRDefault="0054518E" w:rsidP="0054518E">
      <w:pPr>
        <w:tabs>
          <w:tab w:val="left" w:pos="0"/>
        </w:tabs>
        <w:ind w:firstLine="567"/>
        <w:rPr>
          <w:rFonts w:eastAsia="Times New Roman"/>
          <w:szCs w:val="24"/>
          <w:lang w:eastAsia="ru-RU"/>
        </w:rPr>
      </w:pPr>
      <w:r w:rsidRPr="00A5746B">
        <w:rPr>
          <w:rFonts w:eastAsia="Times New Roman"/>
          <w:szCs w:val="24"/>
          <w:lang w:eastAsia="ru-RU"/>
        </w:rPr>
        <w:t>Основным вариантом развития системы теплоснабжения сохранение существующей с</w:t>
      </w:r>
      <w:r w:rsidRPr="00A5746B">
        <w:rPr>
          <w:rFonts w:eastAsia="Times New Roman"/>
          <w:szCs w:val="24"/>
          <w:lang w:eastAsia="ru-RU"/>
        </w:rPr>
        <w:t>и</w:t>
      </w:r>
      <w:r w:rsidRPr="00A5746B">
        <w:rPr>
          <w:rFonts w:eastAsia="Times New Roman"/>
          <w:szCs w:val="24"/>
          <w:lang w:eastAsia="ru-RU"/>
        </w:rPr>
        <w:t>стемы с проведением работ по модернизации оборудования источника централизованного те</w:t>
      </w:r>
      <w:r w:rsidRPr="00A5746B">
        <w:rPr>
          <w:rFonts w:eastAsia="Times New Roman"/>
          <w:szCs w:val="24"/>
          <w:lang w:eastAsia="ru-RU"/>
        </w:rPr>
        <w:t>п</w:t>
      </w:r>
      <w:r w:rsidRPr="00A5746B">
        <w:rPr>
          <w:rFonts w:eastAsia="Times New Roman"/>
          <w:szCs w:val="24"/>
          <w:lang w:eastAsia="ru-RU"/>
        </w:rPr>
        <w:t>лоснабжения (</w:t>
      </w:r>
      <w:r w:rsidRPr="00A5746B">
        <w:t xml:space="preserve">замена изношенного оборудования, проведение текущих и плановых ремонтов и т.д.). </w:t>
      </w:r>
      <w:r w:rsidRPr="00A5746B">
        <w:rPr>
          <w:szCs w:val="24"/>
        </w:rPr>
        <w:t>Для обеспечения качественного и надежного теплоснабжения потребителей, данный вар</w:t>
      </w:r>
      <w:r w:rsidRPr="00A5746B">
        <w:rPr>
          <w:szCs w:val="24"/>
        </w:rPr>
        <w:t>и</w:t>
      </w:r>
      <w:r w:rsidRPr="00A5746B">
        <w:rPr>
          <w:szCs w:val="24"/>
        </w:rPr>
        <w:t>ант развития предусматривает также поэтапную замену изношенных тепловых сетей.</w:t>
      </w:r>
    </w:p>
    <w:p w:rsidR="00114626" w:rsidRPr="00A5746B" w:rsidRDefault="00583C2F" w:rsidP="0006129B">
      <w:pPr>
        <w:tabs>
          <w:tab w:val="left" w:pos="0"/>
        </w:tabs>
        <w:ind w:firstLine="709"/>
        <w:rPr>
          <w:szCs w:val="24"/>
          <w:lang w:eastAsia="ar-SA"/>
        </w:rPr>
      </w:pPr>
      <w:r w:rsidRPr="00A5746B">
        <w:rPr>
          <w:szCs w:val="24"/>
          <w:lang w:eastAsia="ar-SA"/>
        </w:rPr>
        <w:t>Результаты оценки ценовых (тарифных) последствий реализации проектов схемы тепл</w:t>
      </w:r>
      <w:r w:rsidRPr="00A5746B">
        <w:rPr>
          <w:szCs w:val="24"/>
          <w:lang w:eastAsia="ar-SA"/>
        </w:rPr>
        <w:t>о</w:t>
      </w:r>
      <w:r w:rsidRPr="00A5746B">
        <w:rPr>
          <w:szCs w:val="24"/>
          <w:lang w:eastAsia="ar-SA"/>
        </w:rPr>
        <w:t xml:space="preserve">снабжения на основании разработанных тарифно-балансовых моделей приведены в таблице </w:t>
      </w:r>
      <w:r w:rsidR="00ED52C5" w:rsidRPr="00A5746B">
        <w:rPr>
          <w:szCs w:val="24"/>
          <w:lang w:eastAsia="ar-SA"/>
        </w:rPr>
        <w:t>7</w:t>
      </w:r>
      <w:r w:rsidR="00F740F7">
        <w:rPr>
          <w:szCs w:val="24"/>
          <w:lang w:eastAsia="ar-SA"/>
        </w:rPr>
        <w:t>0</w:t>
      </w:r>
      <w:r w:rsidRPr="00A5746B">
        <w:rPr>
          <w:szCs w:val="24"/>
          <w:lang w:eastAsia="ar-SA"/>
        </w:rPr>
        <w:t>.</w:t>
      </w:r>
    </w:p>
    <w:p w:rsidR="004E6F6A" w:rsidRPr="00A5746B" w:rsidRDefault="007D12AB" w:rsidP="0006129B">
      <w:pPr>
        <w:pStyle w:val="21"/>
        <w:spacing w:line="240" w:lineRule="auto"/>
        <w:rPr>
          <w:rFonts w:eastAsia="Microsoft YaHei"/>
        </w:rPr>
      </w:pPr>
      <w:bookmarkStart w:id="311" w:name="_Toc121588589"/>
      <w:r w:rsidRPr="00A5746B">
        <w:rPr>
          <w:rFonts w:eastAsia="Microsoft YaHei"/>
        </w:rPr>
        <w:t>14.</w:t>
      </w:r>
      <w:r w:rsidR="00CC521F" w:rsidRPr="00A5746B">
        <w:rPr>
          <w:rFonts w:eastAsia="Microsoft YaHei"/>
        </w:rPr>
        <w:t>4</w:t>
      </w:r>
      <w:r w:rsidRPr="00A5746B">
        <w:rPr>
          <w:rFonts w:eastAsia="Microsoft YaHei"/>
        </w:rPr>
        <w:t xml:space="preserve"> </w:t>
      </w:r>
      <w:r w:rsidR="004E6F6A" w:rsidRPr="00A5746B">
        <w:rPr>
          <w:rFonts w:eastAsia="Microsoft YaHei"/>
        </w:rPr>
        <w:t xml:space="preserve">Состав изменений </w:t>
      </w:r>
      <w:r w:rsidR="00540956" w:rsidRPr="00A5746B">
        <w:rPr>
          <w:rFonts w:eastAsia="Microsoft YaHei"/>
        </w:rPr>
        <w:t>выполненных в доработанной и (или) актуализированной схеме теплоснабжения</w:t>
      </w:r>
      <w:bookmarkEnd w:id="311"/>
    </w:p>
    <w:p w:rsidR="00DD0BFB" w:rsidRPr="00A5746B" w:rsidRDefault="003F7AC4" w:rsidP="0006129B">
      <w:pPr>
        <w:ind w:firstLine="567"/>
      </w:pPr>
      <w:r w:rsidRPr="00A5746B">
        <w:t xml:space="preserve">Глава </w:t>
      </w:r>
      <w:r w:rsidR="0054518E" w:rsidRPr="00A5746B">
        <w:t>раз</w:t>
      </w:r>
      <w:r w:rsidRPr="00A5746B">
        <w:t xml:space="preserve">работана в соответствии </w:t>
      </w:r>
      <w:r w:rsidR="00DD0BFB" w:rsidRPr="00A5746B">
        <w:t xml:space="preserve">с действующей редакцией </w:t>
      </w:r>
      <w:r w:rsidR="00C879D3" w:rsidRPr="00A5746B">
        <w:t>Постановления Правител</w:t>
      </w:r>
      <w:r w:rsidR="00C879D3" w:rsidRPr="00A5746B">
        <w:t>ь</w:t>
      </w:r>
      <w:r w:rsidR="00C879D3" w:rsidRPr="00A5746B">
        <w:t>ства РФ от 22.02.2012 № 154</w:t>
      </w:r>
      <w:r w:rsidR="003F3107" w:rsidRPr="00A5746B">
        <w:t xml:space="preserve"> </w:t>
      </w:r>
      <w:r w:rsidR="00DD0BFB" w:rsidRPr="00A5746B">
        <w:t xml:space="preserve">«О требованиях к схемам теплоснабжения, порядку их </w:t>
      </w:r>
      <w:r w:rsidR="008E4EBE" w:rsidRPr="00A5746B">
        <w:t>разработки</w:t>
      </w:r>
      <w:r w:rsidR="00DD0BFB" w:rsidRPr="00A5746B">
        <w:t xml:space="preserve"> и утверждения» </w:t>
      </w:r>
      <w:r w:rsidR="00C6704F" w:rsidRPr="00A5746B">
        <w:t xml:space="preserve">(в редакции </w:t>
      </w:r>
      <w:r w:rsidR="007010E8" w:rsidRPr="00A5746B">
        <w:t>Постановлений Правительства РФ</w:t>
      </w:r>
      <w:r w:rsidR="00DD0BFB" w:rsidRPr="00A5746B">
        <w:t xml:space="preserve"> от 07.10.2014 № 1016, от 18.0</w:t>
      </w:r>
      <w:r w:rsidR="003E674F" w:rsidRPr="00A5746B">
        <w:t>7.</w:t>
      </w:r>
      <w:r w:rsidR="00DD0BFB" w:rsidRPr="00A5746B">
        <w:t>2016 № 208, от 2</w:t>
      </w:r>
      <w:r w:rsidR="003E674F" w:rsidRPr="00A5746B">
        <w:t>7.</w:t>
      </w:r>
      <w:r w:rsidR="00DD0BFB" w:rsidRPr="00A5746B">
        <w:t>0</w:t>
      </w:r>
      <w:r w:rsidR="003E674F" w:rsidRPr="00A5746B">
        <w:t>7.</w:t>
      </w:r>
      <w:r w:rsidR="00DD0BFB" w:rsidRPr="00A5746B">
        <w:t>2016 № 229, от 12.07.2016 № 666, от 0</w:t>
      </w:r>
      <w:r w:rsidR="003E674F" w:rsidRPr="00A5746B">
        <w:t>7.</w:t>
      </w:r>
      <w:r w:rsidR="00DD0BFB" w:rsidRPr="00A5746B">
        <w:t>04.2018 № 405, от 16.0</w:t>
      </w:r>
      <w:r w:rsidR="003E674F" w:rsidRPr="00A5746B">
        <w:t>7.</w:t>
      </w:r>
      <w:r w:rsidR="00DD0BFB" w:rsidRPr="00A5746B">
        <w:t>2019 № 276) и Методическими указаниями</w:t>
      </w:r>
      <w:r w:rsidR="00127490" w:rsidRPr="00A5746B">
        <w:t xml:space="preserve"> (</w:t>
      </w:r>
      <w:r w:rsidR="003965AF" w:rsidRPr="00A5746B">
        <w:t>утв. Приказом Минэнерго России от 05.0</w:t>
      </w:r>
      <w:r w:rsidR="003E674F" w:rsidRPr="00A5746B">
        <w:t>7.</w:t>
      </w:r>
      <w:r w:rsidR="003965AF" w:rsidRPr="00A5746B">
        <w:t>2019 № 212 «Об утверждении Методических указаний по разработке схем теплоснабжения»</w:t>
      </w:r>
      <w:r w:rsidR="00127490" w:rsidRPr="00A5746B">
        <w:t>).</w:t>
      </w:r>
    </w:p>
    <w:p w:rsidR="003735A7" w:rsidRPr="00A5746B" w:rsidRDefault="003735A7" w:rsidP="0006129B">
      <w:pPr>
        <w:pStyle w:val="1"/>
        <w:sectPr w:rsidR="003735A7" w:rsidRPr="00A5746B" w:rsidSect="003B765F">
          <w:pgSz w:w="11906" w:h="16838"/>
          <w:pgMar w:top="1134" w:right="851" w:bottom="1134" w:left="1134" w:header="708" w:footer="708" w:gutter="0"/>
          <w:cols w:space="708"/>
          <w:docGrid w:linePitch="360"/>
        </w:sectPr>
      </w:pPr>
    </w:p>
    <w:p w:rsidR="00E847F5" w:rsidRPr="00A5746B" w:rsidRDefault="00E847F5" w:rsidP="0006129B">
      <w:pPr>
        <w:pStyle w:val="1"/>
      </w:pPr>
      <w:bookmarkStart w:id="312" w:name="_Toc121588590"/>
      <w:r w:rsidRPr="00A5746B">
        <w:lastRenderedPageBreak/>
        <w:t>ГЛАВА 1</w:t>
      </w:r>
      <w:r w:rsidR="00231152" w:rsidRPr="00A5746B">
        <w:t>5</w:t>
      </w:r>
      <w:r w:rsidRPr="00A5746B">
        <w:t xml:space="preserve"> </w:t>
      </w:r>
      <w:r w:rsidR="00CE6763" w:rsidRPr="00A5746B">
        <w:t>Реестр единых теплоснабжающих организаций</w:t>
      </w:r>
      <w:bookmarkEnd w:id="312"/>
    </w:p>
    <w:p w:rsidR="005F699F" w:rsidRPr="00A5746B" w:rsidRDefault="00CC521F" w:rsidP="0006129B">
      <w:pPr>
        <w:pStyle w:val="21"/>
        <w:spacing w:line="240" w:lineRule="auto"/>
        <w:rPr>
          <w:rStyle w:val="ed"/>
        </w:rPr>
      </w:pPr>
      <w:bookmarkStart w:id="313" w:name="_Toc121588591"/>
      <w:r w:rsidRPr="00A5746B">
        <w:rPr>
          <w:rStyle w:val="ed"/>
        </w:rPr>
        <w:t>15.1</w:t>
      </w:r>
      <w:r w:rsidR="00A12BBB" w:rsidRPr="00A5746B">
        <w:rPr>
          <w:rStyle w:val="ed"/>
        </w:rPr>
        <w:t xml:space="preserve"> </w:t>
      </w:r>
      <w:r w:rsidRPr="00A5746B">
        <w:rPr>
          <w:rStyle w:val="ed"/>
        </w:rPr>
        <w:t>Р</w:t>
      </w:r>
      <w:r w:rsidR="00CE6763" w:rsidRPr="00A5746B">
        <w:rPr>
          <w:rStyle w:val="ed"/>
        </w:rPr>
        <w:t xml:space="preserve">еестр систем теплоснабжения, содержащий перечень теплоснабжающих организаций, действующих в каждой системе теплоснабжения, расположенных в границах </w:t>
      </w:r>
      <w:r w:rsidR="00FE6FCF" w:rsidRPr="00A5746B">
        <w:rPr>
          <w:rStyle w:val="ed"/>
        </w:rPr>
        <w:t>округа</w:t>
      </w:r>
      <w:bookmarkEnd w:id="313"/>
    </w:p>
    <w:p w:rsidR="00BB68A8" w:rsidRPr="00A5746B" w:rsidRDefault="00BB68A8" w:rsidP="00BB68A8">
      <w:pPr>
        <w:pStyle w:val="Affb"/>
      </w:pPr>
      <w:r w:rsidRPr="00A5746B">
        <w:t>В настоящее время на территории округа действует девятнадцать источников централизованного теплоснабжения, отапливающих ж</w:t>
      </w:r>
      <w:r w:rsidRPr="00A5746B">
        <w:t>и</w:t>
      </w:r>
      <w:r w:rsidRPr="00A5746B">
        <w:t>лые, административные и социально-значимые объекты. Обслуживание объектов систем централизованного теплоснабжения осуществляе</w:t>
      </w:r>
      <w:r w:rsidRPr="00A5746B">
        <w:t>т</w:t>
      </w:r>
      <w:r w:rsidRPr="00A5746B">
        <w:t>ся ООО «Яр Энерго», ООО «Удмуртская Теплоснабжающая Компания» и Кировский территориальный участок Горьковской дирекции по тепловодоснабжению Центральной дирекции по тепловодоснабжению - филиала ОАО "РЖД".</w:t>
      </w:r>
    </w:p>
    <w:p w:rsidR="00CF21D5" w:rsidRPr="00A5746B" w:rsidRDefault="00CF21D5" w:rsidP="0006129B">
      <w:pPr>
        <w:ind w:firstLine="709"/>
        <w:rPr>
          <w:szCs w:val="24"/>
        </w:rPr>
      </w:pPr>
      <w:r w:rsidRPr="00A5746B">
        <w:rPr>
          <w:szCs w:val="24"/>
        </w:rPr>
        <w:t xml:space="preserve">Реестр систем теплоснабжения приведен в таблице </w:t>
      </w:r>
      <w:r w:rsidR="00F740F7">
        <w:rPr>
          <w:szCs w:val="24"/>
        </w:rPr>
        <w:t>71</w:t>
      </w:r>
      <w:r w:rsidRPr="00A5746B">
        <w:rPr>
          <w:szCs w:val="24"/>
        </w:rPr>
        <w:t>.</w:t>
      </w:r>
    </w:p>
    <w:p w:rsidR="005F699F" w:rsidRPr="00A5746B" w:rsidRDefault="00CC521F" w:rsidP="0006129B">
      <w:pPr>
        <w:pStyle w:val="21"/>
        <w:spacing w:line="240" w:lineRule="auto"/>
        <w:rPr>
          <w:rStyle w:val="ed"/>
        </w:rPr>
      </w:pPr>
      <w:bookmarkStart w:id="314" w:name="_Toc121588592"/>
      <w:r w:rsidRPr="00A5746B">
        <w:rPr>
          <w:rStyle w:val="ed"/>
        </w:rPr>
        <w:t>15.2</w:t>
      </w:r>
      <w:r w:rsidR="005F699F" w:rsidRPr="00A5746B">
        <w:rPr>
          <w:rStyle w:val="ed"/>
        </w:rPr>
        <w:t> </w:t>
      </w:r>
      <w:r w:rsidRPr="00A5746B">
        <w:rPr>
          <w:rStyle w:val="ed"/>
        </w:rPr>
        <w:t>Р</w:t>
      </w:r>
      <w:r w:rsidR="00CE6763" w:rsidRPr="00A5746B">
        <w:rPr>
          <w:rStyle w:val="ed"/>
        </w:rPr>
        <w:t>еестр единых теплоснабжающих организаций, содержащий перечень систем теплоснабжения, входящих в состав единой теплоснабжающей организации</w:t>
      </w:r>
      <w:bookmarkEnd w:id="314"/>
    </w:p>
    <w:p w:rsidR="00614739" w:rsidRPr="00A5746B" w:rsidRDefault="00614739" w:rsidP="0006129B">
      <w:pPr>
        <w:ind w:firstLine="567"/>
        <w:rPr>
          <w:rStyle w:val="ed"/>
          <w:szCs w:val="24"/>
        </w:rPr>
      </w:pPr>
      <w:r w:rsidRPr="00A5746B">
        <w:rPr>
          <w:rStyle w:val="ed"/>
          <w:szCs w:val="24"/>
        </w:rPr>
        <w:t xml:space="preserve">Реестр </w:t>
      </w:r>
      <w:r w:rsidR="00302B66" w:rsidRPr="00A5746B">
        <w:rPr>
          <w:rStyle w:val="ed"/>
          <w:szCs w:val="24"/>
        </w:rPr>
        <w:t>единых теплоснабжающих организаций</w:t>
      </w:r>
      <w:r w:rsidRPr="00A5746B">
        <w:rPr>
          <w:rStyle w:val="ed"/>
          <w:szCs w:val="24"/>
        </w:rPr>
        <w:t xml:space="preserve">, содержащий перечень систем теплоснабжения, входящих в зону деятельности </w:t>
      </w:r>
      <w:r w:rsidR="00302B66" w:rsidRPr="00A5746B">
        <w:rPr>
          <w:rStyle w:val="ed"/>
          <w:szCs w:val="24"/>
        </w:rPr>
        <w:t>единой теплоснабжающей организаций</w:t>
      </w:r>
      <w:r w:rsidRPr="00A5746B">
        <w:rPr>
          <w:rStyle w:val="ed"/>
          <w:szCs w:val="24"/>
        </w:rPr>
        <w:t>, привед</w:t>
      </w:r>
      <w:r w:rsidR="00B518E3" w:rsidRPr="00A5746B">
        <w:rPr>
          <w:rStyle w:val="ed"/>
          <w:szCs w:val="24"/>
        </w:rPr>
        <w:t>е</w:t>
      </w:r>
      <w:r w:rsidRPr="00A5746B">
        <w:rPr>
          <w:rStyle w:val="ed"/>
          <w:szCs w:val="24"/>
        </w:rPr>
        <w:t xml:space="preserve">н в таблице </w:t>
      </w:r>
      <w:r w:rsidR="00F740F7">
        <w:rPr>
          <w:rStyle w:val="ed"/>
          <w:szCs w:val="24"/>
        </w:rPr>
        <w:t>71</w:t>
      </w:r>
      <w:r w:rsidRPr="00A5746B">
        <w:rPr>
          <w:rStyle w:val="ed"/>
          <w:szCs w:val="24"/>
        </w:rPr>
        <w:t>.</w:t>
      </w:r>
    </w:p>
    <w:p w:rsidR="00614739" w:rsidRPr="00A5746B" w:rsidRDefault="00614739" w:rsidP="0006129B">
      <w:pPr>
        <w:ind w:firstLine="567"/>
        <w:rPr>
          <w:rStyle w:val="ed"/>
          <w:szCs w:val="24"/>
        </w:rPr>
      </w:pPr>
    </w:p>
    <w:p w:rsidR="00614739" w:rsidRPr="00A5746B" w:rsidRDefault="005B2F54" w:rsidP="0006129B">
      <w:pPr>
        <w:pStyle w:val="aff9"/>
        <w:spacing w:line="240" w:lineRule="auto"/>
      </w:pPr>
      <w:r w:rsidRPr="00A5746B">
        <w:t xml:space="preserve">Таблица </w:t>
      </w:r>
      <w:r w:rsidR="008A3CE6" w:rsidRPr="00A5746B">
        <w:fldChar w:fldCharType="begin"/>
      </w:r>
      <w:r w:rsidR="00A851D1" w:rsidRPr="00A5746B">
        <w:instrText xml:space="preserve"> SEQ Таблица \* ARABIC </w:instrText>
      </w:r>
      <w:r w:rsidR="008A3CE6" w:rsidRPr="00A5746B">
        <w:fldChar w:fldCharType="separate"/>
      </w:r>
      <w:r w:rsidR="00A5746B" w:rsidRPr="00A5746B">
        <w:rPr>
          <w:noProof/>
        </w:rPr>
        <w:t>71</w:t>
      </w:r>
      <w:r w:rsidR="008A3CE6" w:rsidRPr="00A5746B">
        <w:rPr>
          <w:noProof/>
        </w:rPr>
        <w:fldChar w:fldCharType="end"/>
      </w:r>
      <w:r w:rsidRPr="00A5746B">
        <w:t xml:space="preserve"> </w:t>
      </w:r>
      <w:r w:rsidR="00614739" w:rsidRPr="00A5746B">
        <w:t>- Реестр ЕТО, содержащий</w:t>
      </w:r>
      <w:r w:rsidR="001860C7" w:rsidRPr="00A5746B">
        <w:t xml:space="preserve"> перечень систем теплоснабжения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522"/>
        <w:gridCol w:w="3257"/>
        <w:gridCol w:w="3884"/>
        <w:gridCol w:w="2143"/>
        <w:gridCol w:w="2552"/>
        <w:gridCol w:w="2222"/>
      </w:tblGrid>
      <w:tr w:rsidR="00873E8F" w:rsidRPr="00A5746B" w:rsidTr="00A9789A">
        <w:trPr>
          <w:cantSplit/>
          <w:tblHeader/>
        </w:trPr>
        <w:tc>
          <w:tcPr>
            <w:tcW w:w="179" w:type="pct"/>
            <w:vAlign w:val="center"/>
          </w:tcPr>
          <w:p w:rsidR="00583C2F" w:rsidRPr="00A5746B" w:rsidRDefault="00583C2F" w:rsidP="009E2945">
            <w:pPr>
              <w:jc w:val="center"/>
              <w:rPr>
                <w:sz w:val="22"/>
              </w:rPr>
            </w:pPr>
            <w:r w:rsidRPr="00A5746B">
              <w:rPr>
                <w:sz w:val="22"/>
              </w:rPr>
              <w:t>№ п/п</w:t>
            </w:r>
          </w:p>
        </w:tc>
        <w:tc>
          <w:tcPr>
            <w:tcW w:w="1117" w:type="pct"/>
            <w:vAlign w:val="center"/>
          </w:tcPr>
          <w:p w:rsidR="00583C2F" w:rsidRPr="00A5746B" w:rsidRDefault="00583C2F" w:rsidP="009E2945">
            <w:pPr>
              <w:jc w:val="center"/>
              <w:rPr>
                <w:sz w:val="22"/>
              </w:rPr>
            </w:pPr>
            <w:r w:rsidRPr="00A5746B">
              <w:rPr>
                <w:sz w:val="22"/>
              </w:rPr>
              <w:t>Наименование Единой тепл</w:t>
            </w:r>
            <w:r w:rsidRPr="00A5746B">
              <w:rPr>
                <w:sz w:val="22"/>
              </w:rPr>
              <w:t>о</w:t>
            </w:r>
            <w:r w:rsidRPr="00A5746B">
              <w:rPr>
                <w:sz w:val="22"/>
              </w:rPr>
              <w:t xml:space="preserve">снабжающей организации </w:t>
            </w:r>
          </w:p>
        </w:tc>
        <w:tc>
          <w:tcPr>
            <w:tcW w:w="1332" w:type="pct"/>
            <w:vAlign w:val="center"/>
          </w:tcPr>
          <w:p w:rsidR="00583C2F" w:rsidRPr="00A5746B" w:rsidRDefault="00583C2F" w:rsidP="009E2945">
            <w:pPr>
              <w:jc w:val="center"/>
              <w:rPr>
                <w:sz w:val="22"/>
              </w:rPr>
            </w:pPr>
            <w:r w:rsidRPr="00A5746B">
              <w:rPr>
                <w:sz w:val="22"/>
              </w:rPr>
              <w:t>Наименование источника системы це</w:t>
            </w:r>
            <w:r w:rsidRPr="00A5746B">
              <w:rPr>
                <w:sz w:val="22"/>
              </w:rPr>
              <w:t>н</w:t>
            </w:r>
            <w:r w:rsidRPr="00A5746B">
              <w:rPr>
                <w:sz w:val="22"/>
              </w:rPr>
              <w:t>трализованного теплоснабжения</w:t>
            </w:r>
          </w:p>
        </w:tc>
        <w:tc>
          <w:tcPr>
            <w:tcW w:w="735" w:type="pct"/>
            <w:vAlign w:val="center"/>
          </w:tcPr>
          <w:p w:rsidR="00583C2F" w:rsidRPr="00A5746B" w:rsidRDefault="00583C2F" w:rsidP="009E2945">
            <w:pPr>
              <w:jc w:val="center"/>
              <w:rPr>
                <w:sz w:val="22"/>
              </w:rPr>
            </w:pPr>
            <w:r w:rsidRPr="00A5746B">
              <w:rPr>
                <w:sz w:val="22"/>
              </w:rPr>
              <w:t>Зона деятельности</w:t>
            </w:r>
          </w:p>
        </w:tc>
        <w:tc>
          <w:tcPr>
            <w:tcW w:w="875" w:type="pct"/>
            <w:vAlign w:val="center"/>
          </w:tcPr>
          <w:p w:rsidR="00583C2F" w:rsidRPr="00A5746B" w:rsidRDefault="00583C2F" w:rsidP="009E2945">
            <w:pPr>
              <w:pStyle w:val="Affb"/>
              <w:ind w:left="147" w:right="134" w:firstLine="0"/>
              <w:jc w:val="center"/>
              <w:rPr>
                <w:sz w:val="22"/>
                <w:szCs w:val="22"/>
              </w:rPr>
            </w:pPr>
            <w:r w:rsidRPr="00A5746B">
              <w:rPr>
                <w:sz w:val="22"/>
                <w:szCs w:val="22"/>
              </w:rPr>
              <w:t>Информация о</w:t>
            </w:r>
            <w:r w:rsidRPr="00A5746B">
              <w:rPr>
                <w:spacing w:val="1"/>
                <w:sz w:val="22"/>
                <w:szCs w:val="22"/>
              </w:rPr>
              <w:t xml:space="preserve"> </w:t>
            </w:r>
            <w:r w:rsidRPr="00A5746B">
              <w:rPr>
                <w:sz w:val="22"/>
                <w:szCs w:val="22"/>
              </w:rPr>
              <w:t>подаче</w:t>
            </w:r>
            <w:r w:rsidRPr="00A5746B">
              <w:rPr>
                <w:spacing w:val="1"/>
                <w:sz w:val="22"/>
                <w:szCs w:val="22"/>
              </w:rPr>
              <w:t xml:space="preserve"> </w:t>
            </w:r>
            <w:r w:rsidRPr="00A5746B">
              <w:rPr>
                <w:sz w:val="22"/>
                <w:szCs w:val="22"/>
              </w:rPr>
              <w:t>заявки на</w:t>
            </w:r>
            <w:r w:rsidRPr="00A5746B">
              <w:rPr>
                <w:spacing w:val="-47"/>
                <w:sz w:val="22"/>
                <w:szCs w:val="22"/>
              </w:rPr>
              <w:t xml:space="preserve"> </w:t>
            </w:r>
            <w:r w:rsidRPr="00A5746B">
              <w:rPr>
                <w:sz w:val="22"/>
                <w:szCs w:val="22"/>
              </w:rPr>
              <w:t>присвоен</w:t>
            </w:r>
            <w:r w:rsidRPr="00A5746B">
              <w:rPr>
                <w:spacing w:val="-47"/>
                <w:sz w:val="22"/>
                <w:szCs w:val="22"/>
              </w:rPr>
              <w:t xml:space="preserve"> </w:t>
            </w:r>
            <w:r w:rsidRPr="00A5746B">
              <w:rPr>
                <w:sz w:val="22"/>
                <w:szCs w:val="22"/>
              </w:rPr>
              <w:t>ие</w:t>
            </w:r>
            <w:r w:rsidRPr="00A5746B">
              <w:rPr>
                <w:spacing w:val="-1"/>
                <w:sz w:val="22"/>
                <w:szCs w:val="22"/>
              </w:rPr>
              <w:t xml:space="preserve"> </w:t>
            </w:r>
            <w:r w:rsidRPr="00A5746B">
              <w:rPr>
                <w:sz w:val="22"/>
                <w:szCs w:val="22"/>
              </w:rPr>
              <w:t>ЕТО</w:t>
            </w:r>
          </w:p>
        </w:tc>
        <w:tc>
          <w:tcPr>
            <w:tcW w:w="762" w:type="pct"/>
            <w:vAlign w:val="center"/>
          </w:tcPr>
          <w:p w:rsidR="00583C2F" w:rsidRPr="00A5746B" w:rsidRDefault="00583C2F" w:rsidP="009E2945">
            <w:pPr>
              <w:pStyle w:val="Affb"/>
              <w:ind w:left="147" w:right="134" w:firstLine="0"/>
              <w:jc w:val="center"/>
              <w:rPr>
                <w:sz w:val="22"/>
                <w:szCs w:val="22"/>
              </w:rPr>
            </w:pPr>
            <w:r w:rsidRPr="00A5746B">
              <w:rPr>
                <w:sz w:val="22"/>
                <w:szCs w:val="22"/>
              </w:rPr>
              <w:t>Основание для</w:t>
            </w:r>
            <w:r w:rsidRPr="00A5746B">
              <w:rPr>
                <w:spacing w:val="1"/>
                <w:sz w:val="22"/>
                <w:szCs w:val="22"/>
              </w:rPr>
              <w:t xml:space="preserve"> </w:t>
            </w:r>
            <w:r w:rsidRPr="00A5746B">
              <w:rPr>
                <w:sz w:val="22"/>
                <w:szCs w:val="22"/>
              </w:rPr>
              <w:t>пр</w:t>
            </w:r>
            <w:r w:rsidRPr="00A5746B">
              <w:rPr>
                <w:sz w:val="22"/>
                <w:szCs w:val="22"/>
              </w:rPr>
              <w:t>и</w:t>
            </w:r>
            <w:r w:rsidRPr="00A5746B">
              <w:rPr>
                <w:sz w:val="22"/>
                <w:szCs w:val="22"/>
              </w:rPr>
              <w:t>своен</w:t>
            </w:r>
            <w:r w:rsidRPr="00A5746B">
              <w:rPr>
                <w:spacing w:val="-48"/>
                <w:sz w:val="22"/>
                <w:szCs w:val="22"/>
              </w:rPr>
              <w:t xml:space="preserve"> </w:t>
            </w:r>
            <w:r w:rsidRPr="00A5746B">
              <w:rPr>
                <w:sz w:val="22"/>
                <w:szCs w:val="22"/>
              </w:rPr>
              <w:t>ия</w:t>
            </w:r>
            <w:r w:rsidRPr="00A5746B">
              <w:rPr>
                <w:spacing w:val="1"/>
                <w:sz w:val="22"/>
                <w:szCs w:val="22"/>
              </w:rPr>
              <w:t xml:space="preserve"> </w:t>
            </w:r>
            <w:r w:rsidRPr="00A5746B">
              <w:rPr>
                <w:sz w:val="22"/>
                <w:szCs w:val="22"/>
              </w:rPr>
              <w:t>статуса</w:t>
            </w:r>
            <w:r w:rsidRPr="00A5746B">
              <w:rPr>
                <w:spacing w:val="1"/>
                <w:sz w:val="22"/>
                <w:szCs w:val="22"/>
              </w:rPr>
              <w:t xml:space="preserve"> </w:t>
            </w:r>
            <w:r w:rsidRPr="00A5746B">
              <w:rPr>
                <w:sz w:val="22"/>
                <w:szCs w:val="22"/>
              </w:rPr>
              <w:t>ЕТО*</w:t>
            </w:r>
          </w:p>
        </w:tc>
      </w:tr>
      <w:tr w:rsidR="008079F3" w:rsidRPr="00A5746B" w:rsidTr="00A9789A">
        <w:trPr>
          <w:cantSplit/>
        </w:trPr>
        <w:tc>
          <w:tcPr>
            <w:tcW w:w="179" w:type="pct"/>
            <w:vAlign w:val="center"/>
          </w:tcPr>
          <w:p w:rsidR="008079F3" w:rsidRPr="00A5746B" w:rsidRDefault="008079F3" w:rsidP="008079F3">
            <w:pPr>
              <w:pStyle w:val="ab"/>
              <w:numPr>
                <w:ilvl w:val="0"/>
                <w:numId w:val="44"/>
              </w:numPr>
              <w:ind w:left="170" w:firstLine="0"/>
              <w:jc w:val="center"/>
              <w:rPr>
                <w:rFonts w:eastAsia="Times New Roman"/>
                <w:sz w:val="22"/>
                <w:lang w:eastAsia="ru-RU"/>
              </w:rPr>
            </w:pPr>
          </w:p>
        </w:tc>
        <w:tc>
          <w:tcPr>
            <w:tcW w:w="1117" w:type="pct"/>
            <w:vAlign w:val="center"/>
          </w:tcPr>
          <w:p w:rsidR="008079F3" w:rsidRPr="00A5746B" w:rsidRDefault="008079F3" w:rsidP="003F3107">
            <w:pPr>
              <w:jc w:val="center"/>
              <w:rPr>
                <w:sz w:val="22"/>
              </w:rPr>
            </w:pPr>
            <w:r w:rsidRPr="00A5746B">
              <w:rPr>
                <w:sz w:val="22"/>
              </w:rPr>
              <w:t>ООО «Яр Энерго»</w:t>
            </w:r>
          </w:p>
        </w:tc>
        <w:tc>
          <w:tcPr>
            <w:tcW w:w="1332" w:type="pct"/>
            <w:vAlign w:val="center"/>
          </w:tcPr>
          <w:p w:rsidR="008079F3" w:rsidRPr="00A5746B" w:rsidRDefault="008079F3" w:rsidP="003F3107">
            <w:pPr>
              <w:jc w:val="center"/>
              <w:rPr>
                <w:sz w:val="22"/>
              </w:rPr>
            </w:pPr>
            <w:r w:rsidRPr="00A5746B">
              <w:rPr>
                <w:sz w:val="22"/>
              </w:rPr>
              <w:t>Котельная (п. Яр, ул. Школьная, 6а)</w:t>
            </w:r>
          </w:p>
        </w:tc>
        <w:tc>
          <w:tcPr>
            <w:tcW w:w="735" w:type="pct"/>
            <w:vAlign w:val="center"/>
          </w:tcPr>
          <w:p w:rsidR="008079F3" w:rsidRPr="00A5746B" w:rsidRDefault="008079F3" w:rsidP="003F3107">
            <w:pPr>
              <w:jc w:val="center"/>
              <w:rPr>
                <w:sz w:val="22"/>
              </w:rPr>
            </w:pPr>
            <w:r w:rsidRPr="00A5746B">
              <w:rPr>
                <w:sz w:val="22"/>
              </w:rPr>
              <w:t>Котельная,</w:t>
            </w:r>
          </w:p>
          <w:p w:rsidR="008079F3" w:rsidRPr="00A5746B" w:rsidRDefault="008079F3" w:rsidP="003F3107">
            <w:pPr>
              <w:jc w:val="center"/>
              <w:rPr>
                <w:sz w:val="22"/>
              </w:rPr>
            </w:pPr>
            <w:r w:rsidRPr="00A5746B">
              <w:rPr>
                <w:sz w:val="22"/>
              </w:rPr>
              <w:t>тепловые сети</w:t>
            </w:r>
          </w:p>
        </w:tc>
        <w:tc>
          <w:tcPr>
            <w:tcW w:w="875" w:type="pct"/>
            <w:vAlign w:val="center"/>
          </w:tcPr>
          <w:p w:rsidR="008079F3" w:rsidRPr="00A5746B" w:rsidRDefault="008079F3" w:rsidP="003F3107">
            <w:pPr>
              <w:pStyle w:val="Affb"/>
              <w:ind w:left="147" w:right="134" w:firstLine="0"/>
              <w:jc w:val="center"/>
              <w:rPr>
                <w:sz w:val="22"/>
                <w:szCs w:val="22"/>
              </w:rPr>
            </w:pPr>
            <w:r w:rsidRPr="00A5746B">
              <w:rPr>
                <w:sz w:val="22"/>
                <w:szCs w:val="22"/>
              </w:rPr>
              <w:t>отсутствует</w:t>
            </w:r>
          </w:p>
        </w:tc>
        <w:tc>
          <w:tcPr>
            <w:tcW w:w="762" w:type="pct"/>
            <w:vAlign w:val="center"/>
          </w:tcPr>
          <w:p w:rsidR="008079F3" w:rsidRPr="00A5746B" w:rsidRDefault="008079F3" w:rsidP="003F3107">
            <w:pPr>
              <w:pStyle w:val="Affb"/>
              <w:ind w:left="147" w:right="134" w:firstLine="0"/>
              <w:jc w:val="center"/>
              <w:rPr>
                <w:sz w:val="22"/>
                <w:szCs w:val="22"/>
              </w:rPr>
            </w:pPr>
            <w:r w:rsidRPr="00A5746B">
              <w:rPr>
                <w:sz w:val="22"/>
                <w:szCs w:val="22"/>
              </w:rPr>
              <w:t>Пункт</w:t>
            </w:r>
            <w:r w:rsidRPr="00A5746B">
              <w:rPr>
                <w:spacing w:val="3"/>
                <w:sz w:val="22"/>
                <w:szCs w:val="22"/>
              </w:rPr>
              <w:t xml:space="preserve"> </w:t>
            </w:r>
            <w:r w:rsidRPr="00A5746B">
              <w:rPr>
                <w:sz w:val="22"/>
                <w:szCs w:val="22"/>
              </w:rPr>
              <w:t>11</w:t>
            </w:r>
          </w:p>
        </w:tc>
      </w:tr>
      <w:tr w:rsidR="008079F3" w:rsidRPr="00A5746B" w:rsidTr="00A9789A">
        <w:trPr>
          <w:cantSplit/>
        </w:trPr>
        <w:tc>
          <w:tcPr>
            <w:tcW w:w="179" w:type="pct"/>
            <w:vAlign w:val="center"/>
          </w:tcPr>
          <w:p w:rsidR="008079F3" w:rsidRPr="00A5746B" w:rsidRDefault="008079F3" w:rsidP="008079F3">
            <w:pPr>
              <w:pStyle w:val="ab"/>
              <w:numPr>
                <w:ilvl w:val="0"/>
                <w:numId w:val="44"/>
              </w:numPr>
              <w:ind w:left="170" w:firstLine="0"/>
              <w:jc w:val="center"/>
              <w:rPr>
                <w:rFonts w:eastAsia="Times New Roman"/>
                <w:sz w:val="22"/>
                <w:lang w:eastAsia="ru-RU"/>
              </w:rPr>
            </w:pPr>
          </w:p>
        </w:tc>
        <w:tc>
          <w:tcPr>
            <w:tcW w:w="1117" w:type="pct"/>
            <w:vAlign w:val="center"/>
          </w:tcPr>
          <w:p w:rsidR="008079F3" w:rsidRPr="00A5746B" w:rsidRDefault="008079F3" w:rsidP="003F3107">
            <w:pPr>
              <w:jc w:val="center"/>
              <w:rPr>
                <w:sz w:val="22"/>
              </w:rPr>
            </w:pPr>
            <w:r w:rsidRPr="00A5746B">
              <w:rPr>
                <w:sz w:val="22"/>
              </w:rPr>
              <w:t>ООО «Яр Энерго»</w:t>
            </w:r>
          </w:p>
        </w:tc>
        <w:tc>
          <w:tcPr>
            <w:tcW w:w="1332" w:type="pct"/>
            <w:vAlign w:val="center"/>
          </w:tcPr>
          <w:p w:rsidR="008079F3" w:rsidRPr="00A5746B" w:rsidRDefault="008079F3" w:rsidP="003F3107">
            <w:pPr>
              <w:jc w:val="center"/>
              <w:rPr>
                <w:sz w:val="22"/>
              </w:rPr>
            </w:pPr>
            <w:r w:rsidRPr="00A5746B">
              <w:rPr>
                <w:sz w:val="22"/>
              </w:rPr>
              <w:t>Котельная (с.Дизьмино, ул. Школьная, 26а)</w:t>
            </w:r>
          </w:p>
        </w:tc>
        <w:tc>
          <w:tcPr>
            <w:tcW w:w="735" w:type="pct"/>
            <w:vAlign w:val="center"/>
          </w:tcPr>
          <w:p w:rsidR="008079F3" w:rsidRPr="00A5746B" w:rsidRDefault="008079F3" w:rsidP="003F3107">
            <w:pPr>
              <w:jc w:val="center"/>
              <w:rPr>
                <w:sz w:val="22"/>
              </w:rPr>
            </w:pPr>
            <w:r w:rsidRPr="00A5746B">
              <w:rPr>
                <w:sz w:val="22"/>
              </w:rPr>
              <w:t>Котельная,</w:t>
            </w:r>
          </w:p>
          <w:p w:rsidR="008079F3" w:rsidRPr="00A5746B" w:rsidRDefault="008079F3" w:rsidP="003F3107">
            <w:pPr>
              <w:jc w:val="center"/>
              <w:rPr>
                <w:sz w:val="22"/>
              </w:rPr>
            </w:pPr>
            <w:r w:rsidRPr="00A5746B">
              <w:rPr>
                <w:sz w:val="22"/>
              </w:rPr>
              <w:t>тепловые сети</w:t>
            </w:r>
          </w:p>
        </w:tc>
        <w:tc>
          <w:tcPr>
            <w:tcW w:w="875" w:type="pct"/>
            <w:vAlign w:val="center"/>
          </w:tcPr>
          <w:p w:rsidR="008079F3" w:rsidRPr="00A5746B" w:rsidRDefault="008079F3" w:rsidP="003F3107">
            <w:pPr>
              <w:pStyle w:val="Affb"/>
              <w:ind w:left="147" w:right="134" w:firstLine="0"/>
              <w:jc w:val="center"/>
              <w:rPr>
                <w:sz w:val="22"/>
                <w:szCs w:val="22"/>
              </w:rPr>
            </w:pPr>
            <w:r w:rsidRPr="00A5746B">
              <w:rPr>
                <w:sz w:val="22"/>
                <w:szCs w:val="22"/>
              </w:rPr>
              <w:t>отсутствует</w:t>
            </w:r>
          </w:p>
        </w:tc>
        <w:tc>
          <w:tcPr>
            <w:tcW w:w="762" w:type="pct"/>
            <w:vAlign w:val="center"/>
          </w:tcPr>
          <w:p w:rsidR="008079F3" w:rsidRPr="00A5746B" w:rsidRDefault="008079F3" w:rsidP="003F3107">
            <w:pPr>
              <w:pStyle w:val="Affb"/>
              <w:ind w:left="147" w:right="134" w:firstLine="0"/>
              <w:jc w:val="center"/>
              <w:rPr>
                <w:sz w:val="22"/>
                <w:szCs w:val="22"/>
              </w:rPr>
            </w:pPr>
            <w:r w:rsidRPr="00A5746B">
              <w:rPr>
                <w:sz w:val="22"/>
                <w:szCs w:val="22"/>
              </w:rPr>
              <w:t>Пункт</w:t>
            </w:r>
            <w:r w:rsidRPr="00A5746B">
              <w:rPr>
                <w:spacing w:val="3"/>
                <w:sz w:val="22"/>
                <w:szCs w:val="22"/>
              </w:rPr>
              <w:t xml:space="preserve"> </w:t>
            </w:r>
            <w:r w:rsidRPr="00A5746B">
              <w:rPr>
                <w:sz w:val="22"/>
                <w:szCs w:val="22"/>
              </w:rPr>
              <w:t>11</w:t>
            </w:r>
          </w:p>
        </w:tc>
      </w:tr>
      <w:tr w:rsidR="008079F3" w:rsidRPr="00A5746B" w:rsidTr="00A9789A">
        <w:trPr>
          <w:cantSplit/>
        </w:trPr>
        <w:tc>
          <w:tcPr>
            <w:tcW w:w="179" w:type="pct"/>
            <w:vAlign w:val="center"/>
          </w:tcPr>
          <w:p w:rsidR="008079F3" w:rsidRPr="00A5746B" w:rsidRDefault="008079F3" w:rsidP="008079F3">
            <w:pPr>
              <w:pStyle w:val="ab"/>
              <w:numPr>
                <w:ilvl w:val="0"/>
                <w:numId w:val="44"/>
              </w:numPr>
              <w:ind w:left="170" w:firstLine="0"/>
              <w:jc w:val="center"/>
              <w:rPr>
                <w:rFonts w:eastAsia="Times New Roman"/>
                <w:sz w:val="22"/>
                <w:lang w:eastAsia="ru-RU"/>
              </w:rPr>
            </w:pPr>
          </w:p>
        </w:tc>
        <w:tc>
          <w:tcPr>
            <w:tcW w:w="1117" w:type="pct"/>
            <w:vAlign w:val="center"/>
          </w:tcPr>
          <w:p w:rsidR="008079F3" w:rsidRPr="00A5746B" w:rsidRDefault="008079F3" w:rsidP="003F3107">
            <w:pPr>
              <w:jc w:val="center"/>
              <w:rPr>
                <w:sz w:val="22"/>
              </w:rPr>
            </w:pPr>
            <w:r w:rsidRPr="00A5746B">
              <w:rPr>
                <w:sz w:val="22"/>
              </w:rPr>
              <w:t>ООО «Яр Энерго»</w:t>
            </w:r>
          </w:p>
        </w:tc>
        <w:tc>
          <w:tcPr>
            <w:tcW w:w="1332" w:type="pct"/>
            <w:vAlign w:val="center"/>
          </w:tcPr>
          <w:p w:rsidR="008079F3" w:rsidRPr="00A5746B" w:rsidRDefault="008079F3" w:rsidP="003F3107">
            <w:pPr>
              <w:jc w:val="center"/>
              <w:rPr>
                <w:sz w:val="22"/>
              </w:rPr>
            </w:pPr>
            <w:r w:rsidRPr="00A5746B">
              <w:rPr>
                <w:sz w:val="22"/>
              </w:rPr>
              <w:t>Котельная (п.Яр, ул. Советская, 1)</w:t>
            </w:r>
          </w:p>
        </w:tc>
        <w:tc>
          <w:tcPr>
            <w:tcW w:w="735" w:type="pct"/>
            <w:vAlign w:val="center"/>
          </w:tcPr>
          <w:p w:rsidR="008079F3" w:rsidRPr="00A5746B" w:rsidRDefault="008079F3" w:rsidP="003F3107">
            <w:pPr>
              <w:jc w:val="center"/>
              <w:rPr>
                <w:sz w:val="22"/>
              </w:rPr>
            </w:pPr>
            <w:r w:rsidRPr="00A5746B">
              <w:rPr>
                <w:sz w:val="22"/>
              </w:rPr>
              <w:t>Котельная,</w:t>
            </w:r>
          </w:p>
          <w:p w:rsidR="008079F3" w:rsidRPr="00A5746B" w:rsidRDefault="008079F3" w:rsidP="003F3107">
            <w:pPr>
              <w:jc w:val="center"/>
              <w:rPr>
                <w:sz w:val="22"/>
              </w:rPr>
            </w:pPr>
            <w:r w:rsidRPr="00A5746B">
              <w:rPr>
                <w:sz w:val="22"/>
              </w:rPr>
              <w:t>тепловые сети</w:t>
            </w:r>
          </w:p>
        </w:tc>
        <w:tc>
          <w:tcPr>
            <w:tcW w:w="875" w:type="pct"/>
            <w:vAlign w:val="center"/>
          </w:tcPr>
          <w:p w:rsidR="008079F3" w:rsidRPr="00A5746B" w:rsidRDefault="008079F3" w:rsidP="003F3107">
            <w:pPr>
              <w:pStyle w:val="Affb"/>
              <w:ind w:left="147" w:right="134" w:firstLine="0"/>
              <w:jc w:val="center"/>
              <w:rPr>
                <w:sz w:val="22"/>
                <w:szCs w:val="22"/>
              </w:rPr>
            </w:pPr>
            <w:r w:rsidRPr="00A5746B">
              <w:rPr>
                <w:sz w:val="22"/>
                <w:szCs w:val="22"/>
              </w:rPr>
              <w:t>отсутствует</w:t>
            </w:r>
          </w:p>
        </w:tc>
        <w:tc>
          <w:tcPr>
            <w:tcW w:w="762" w:type="pct"/>
            <w:vAlign w:val="center"/>
          </w:tcPr>
          <w:p w:rsidR="008079F3" w:rsidRPr="00A5746B" w:rsidRDefault="008079F3" w:rsidP="003F3107">
            <w:pPr>
              <w:pStyle w:val="Affb"/>
              <w:ind w:left="147" w:right="134" w:firstLine="0"/>
              <w:jc w:val="center"/>
              <w:rPr>
                <w:sz w:val="22"/>
                <w:szCs w:val="22"/>
              </w:rPr>
            </w:pPr>
            <w:r w:rsidRPr="00A5746B">
              <w:rPr>
                <w:sz w:val="22"/>
                <w:szCs w:val="22"/>
              </w:rPr>
              <w:t>Пункт</w:t>
            </w:r>
            <w:r w:rsidRPr="00A5746B">
              <w:rPr>
                <w:spacing w:val="3"/>
                <w:sz w:val="22"/>
                <w:szCs w:val="22"/>
              </w:rPr>
              <w:t xml:space="preserve"> </w:t>
            </w:r>
            <w:r w:rsidRPr="00A5746B">
              <w:rPr>
                <w:sz w:val="22"/>
                <w:szCs w:val="22"/>
              </w:rPr>
              <w:t>11</w:t>
            </w:r>
          </w:p>
        </w:tc>
      </w:tr>
      <w:tr w:rsidR="008079F3" w:rsidRPr="00A5746B" w:rsidTr="00A9789A">
        <w:trPr>
          <w:cantSplit/>
        </w:trPr>
        <w:tc>
          <w:tcPr>
            <w:tcW w:w="179" w:type="pct"/>
            <w:vAlign w:val="center"/>
          </w:tcPr>
          <w:p w:rsidR="008079F3" w:rsidRPr="00A5746B" w:rsidRDefault="008079F3" w:rsidP="008079F3">
            <w:pPr>
              <w:pStyle w:val="ab"/>
              <w:numPr>
                <w:ilvl w:val="0"/>
                <w:numId w:val="44"/>
              </w:numPr>
              <w:ind w:left="170" w:firstLine="0"/>
              <w:jc w:val="center"/>
              <w:rPr>
                <w:rFonts w:eastAsia="Times New Roman"/>
                <w:sz w:val="22"/>
                <w:lang w:eastAsia="ru-RU"/>
              </w:rPr>
            </w:pPr>
          </w:p>
        </w:tc>
        <w:tc>
          <w:tcPr>
            <w:tcW w:w="1117" w:type="pct"/>
            <w:vAlign w:val="center"/>
          </w:tcPr>
          <w:p w:rsidR="008079F3" w:rsidRPr="00A5746B" w:rsidRDefault="008079F3" w:rsidP="003F3107">
            <w:pPr>
              <w:jc w:val="center"/>
              <w:rPr>
                <w:sz w:val="22"/>
              </w:rPr>
            </w:pPr>
            <w:r w:rsidRPr="00A5746B">
              <w:rPr>
                <w:sz w:val="22"/>
              </w:rPr>
              <w:t>ООО «Яр Энерго»</w:t>
            </w:r>
          </w:p>
        </w:tc>
        <w:tc>
          <w:tcPr>
            <w:tcW w:w="1332" w:type="pct"/>
            <w:vAlign w:val="center"/>
          </w:tcPr>
          <w:p w:rsidR="008079F3" w:rsidRPr="00A5746B" w:rsidRDefault="008079F3" w:rsidP="003F3107">
            <w:pPr>
              <w:jc w:val="center"/>
              <w:rPr>
                <w:sz w:val="22"/>
              </w:rPr>
            </w:pPr>
            <w:r w:rsidRPr="00A5746B">
              <w:rPr>
                <w:sz w:val="22"/>
              </w:rPr>
              <w:t>Котельная (с.Пудем, ул. Гагарина, 2а)</w:t>
            </w:r>
          </w:p>
        </w:tc>
        <w:tc>
          <w:tcPr>
            <w:tcW w:w="735" w:type="pct"/>
            <w:vAlign w:val="center"/>
          </w:tcPr>
          <w:p w:rsidR="008079F3" w:rsidRPr="00A5746B" w:rsidRDefault="008079F3" w:rsidP="003F3107">
            <w:pPr>
              <w:jc w:val="center"/>
              <w:rPr>
                <w:sz w:val="22"/>
              </w:rPr>
            </w:pPr>
            <w:r w:rsidRPr="00A5746B">
              <w:rPr>
                <w:sz w:val="22"/>
              </w:rPr>
              <w:t>Котельная,</w:t>
            </w:r>
          </w:p>
          <w:p w:rsidR="008079F3" w:rsidRPr="00A5746B" w:rsidRDefault="008079F3" w:rsidP="003F3107">
            <w:pPr>
              <w:jc w:val="center"/>
              <w:rPr>
                <w:sz w:val="22"/>
              </w:rPr>
            </w:pPr>
            <w:r w:rsidRPr="00A5746B">
              <w:rPr>
                <w:sz w:val="22"/>
              </w:rPr>
              <w:t>тепловые сети</w:t>
            </w:r>
          </w:p>
        </w:tc>
        <w:tc>
          <w:tcPr>
            <w:tcW w:w="875" w:type="pct"/>
            <w:vAlign w:val="center"/>
          </w:tcPr>
          <w:p w:rsidR="008079F3" w:rsidRPr="00A5746B" w:rsidRDefault="008079F3" w:rsidP="003F3107">
            <w:pPr>
              <w:pStyle w:val="Affb"/>
              <w:ind w:left="147" w:right="134" w:firstLine="0"/>
              <w:jc w:val="center"/>
              <w:rPr>
                <w:sz w:val="22"/>
                <w:szCs w:val="22"/>
              </w:rPr>
            </w:pPr>
            <w:r w:rsidRPr="00A5746B">
              <w:rPr>
                <w:sz w:val="22"/>
                <w:szCs w:val="22"/>
              </w:rPr>
              <w:t>отсутствует</w:t>
            </w:r>
          </w:p>
        </w:tc>
        <w:tc>
          <w:tcPr>
            <w:tcW w:w="762" w:type="pct"/>
            <w:vAlign w:val="center"/>
          </w:tcPr>
          <w:p w:rsidR="008079F3" w:rsidRPr="00A5746B" w:rsidRDefault="008079F3" w:rsidP="003F3107">
            <w:pPr>
              <w:pStyle w:val="Affb"/>
              <w:ind w:left="147" w:right="134" w:firstLine="0"/>
              <w:jc w:val="center"/>
              <w:rPr>
                <w:sz w:val="22"/>
                <w:szCs w:val="22"/>
              </w:rPr>
            </w:pPr>
            <w:r w:rsidRPr="00A5746B">
              <w:rPr>
                <w:sz w:val="22"/>
                <w:szCs w:val="22"/>
              </w:rPr>
              <w:t>Пункт</w:t>
            </w:r>
            <w:r w:rsidRPr="00A5746B">
              <w:rPr>
                <w:spacing w:val="3"/>
                <w:sz w:val="22"/>
                <w:szCs w:val="22"/>
              </w:rPr>
              <w:t xml:space="preserve"> </w:t>
            </w:r>
            <w:r w:rsidRPr="00A5746B">
              <w:rPr>
                <w:sz w:val="22"/>
                <w:szCs w:val="22"/>
              </w:rPr>
              <w:t>11</w:t>
            </w:r>
          </w:p>
        </w:tc>
      </w:tr>
      <w:tr w:rsidR="008079F3" w:rsidRPr="00A5746B" w:rsidTr="00A9789A">
        <w:trPr>
          <w:cantSplit/>
        </w:trPr>
        <w:tc>
          <w:tcPr>
            <w:tcW w:w="179" w:type="pct"/>
            <w:vAlign w:val="center"/>
          </w:tcPr>
          <w:p w:rsidR="008079F3" w:rsidRPr="00A5746B" w:rsidRDefault="008079F3" w:rsidP="008079F3">
            <w:pPr>
              <w:pStyle w:val="ab"/>
              <w:numPr>
                <w:ilvl w:val="0"/>
                <w:numId w:val="44"/>
              </w:numPr>
              <w:ind w:left="170" w:firstLine="0"/>
              <w:jc w:val="center"/>
              <w:rPr>
                <w:rFonts w:eastAsia="Times New Roman"/>
                <w:sz w:val="22"/>
                <w:lang w:eastAsia="ru-RU"/>
              </w:rPr>
            </w:pPr>
          </w:p>
        </w:tc>
        <w:tc>
          <w:tcPr>
            <w:tcW w:w="1117" w:type="pct"/>
            <w:vAlign w:val="center"/>
          </w:tcPr>
          <w:p w:rsidR="008079F3" w:rsidRPr="00A5746B" w:rsidRDefault="008079F3" w:rsidP="003F3107">
            <w:pPr>
              <w:jc w:val="center"/>
              <w:rPr>
                <w:sz w:val="22"/>
              </w:rPr>
            </w:pPr>
            <w:r w:rsidRPr="00A5746B">
              <w:rPr>
                <w:sz w:val="22"/>
              </w:rPr>
              <w:t>ООО «Яр Энерго»</w:t>
            </w:r>
          </w:p>
        </w:tc>
        <w:tc>
          <w:tcPr>
            <w:tcW w:w="1332" w:type="pct"/>
            <w:vAlign w:val="center"/>
          </w:tcPr>
          <w:p w:rsidR="008079F3" w:rsidRPr="00A5746B" w:rsidRDefault="008079F3" w:rsidP="003F3107">
            <w:pPr>
              <w:jc w:val="center"/>
              <w:rPr>
                <w:sz w:val="22"/>
              </w:rPr>
            </w:pPr>
            <w:r w:rsidRPr="00A5746B">
              <w:rPr>
                <w:sz w:val="22"/>
              </w:rPr>
              <w:t>Котельная (п.Яр, ул. Ф.Васильева, 6а)</w:t>
            </w:r>
          </w:p>
        </w:tc>
        <w:tc>
          <w:tcPr>
            <w:tcW w:w="735" w:type="pct"/>
            <w:vAlign w:val="center"/>
          </w:tcPr>
          <w:p w:rsidR="008079F3" w:rsidRPr="00A5746B" w:rsidRDefault="008079F3" w:rsidP="003F3107">
            <w:pPr>
              <w:jc w:val="center"/>
              <w:rPr>
                <w:sz w:val="22"/>
              </w:rPr>
            </w:pPr>
            <w:r w:rsidRPr="00A5746B">
              <w:rPr>
                <w:sz w:val="22"/>
              </w:rPr>
              <w:t>Котельная,</w:t>
            </w:r>
          </w:p>
          <w:p w:rsidR="008079F3" w:rsidRPr="00A5746B" w:rsidRDefault="008079F3" w:rsidP="003F3107">
            <w:pPr>
              <w:jc w:val="center"/>
              <w:rPr>
                <w:sz w:val="22"/>
              </w:rPr>
            </w:pPr>
            <w:r w:rsidRPr="00A5746B">
              <w:rPr>
                <w:sz w:val="22"/>
              </w:rPr>
              <w:t>тепловые сети</w:t>
            </w:r>
          </w:p>
        </w:tc>
        <w:tc>
          <w:tcPr>
            <w:tcW w:w="875" w:type="pct"/>
            <w:vAlign w:val="center"/>
          </w:tcPr>
          <w:p w:rsidR="008079F3" w:rsidRPr="00A5746B" w:rsidRDefault="008079F3" w:rsidP="003F3107">
            <w:pPr>
              <w:pStyle w:val="Affb"/>
              <w:ind w:left="147" w:right="134" w:firstLine="0"/>
              <w:jc w:val="center"/>
              <w:rPr>
                <w:sz w:val="22"/>
                <w:szCs w:val="22"/>
              </w:rPr>
            </w:pPr>
            <w:r w:rsidRPr="00A5746B">
              <w:rPr>
                <w:sz w:val="22"/>
                <w:szCs w:val="22"/>
              </w:rPr>
              <w:t>отсутствует</w:t>
            </w:r>
          </w:p>
        </w:tc>
        <w:tc>
          <w:tcPr>
            <w:tcW w:w="762" w:type="pct"/>
            <w:vAlign w:val="center"/>
          </w:tcPr>
          <w:p w:rsidR="008079F3" w:rsidRPr="00A5746B" w:rsidRDefault="008079F3" w:rsidP="003F3107">
            <w:pPr>
              <w:pStyle w:val="Affb"/>
              <w:ind w:left="147" w:right="134" w:firstLine="0"/>
              <w:jc w:val="center"/>
              <w:rPr>
                <w:sz w:val="22"/>
                <w:szCs w:val="22"/>
              </w:rPr>
            </w:pPr>
            <w:r w:rsidRPr="00A5746B">
              <w:rPr>
                <w:sz w:val="22"/>
                <w:szCs w:val="22"/>
              </w:rPr>
              <w:t>Пункт</w:t>
            </w:r>
            <w:r w:rsidRPr="00A5746B">
              <w:rPr>
                <w:spacing w:val="3"/>
                <w:sz w:val="22"/>
                <w:szCs w:val="22"/>
              </w:rPr>
              <w:t xml:space="preserve"> </w:t>
            </w:r>
            <w:r w:rsidRPr="00A5746B">
              <w:rPr>
                <w:sz w:val="22"/>
                <w:szCs w:val="22"/>
              </w:rPr>
              <w:t>11</w:t>
            </w:r>
          </w:p>
        </w:tc>
      </w:tr>
      <w:tr w:rsidR="008079F3" w:rsidRPr="00A5746B" w:rsidTr="00A9789A">
        <w:trPr>
          <w:cantSplit/>
        </w:trPr>
        <w:tc>
          <w:tcPr>
            <w:tcW w:w="179" w:type="pct"/>
            <w:vAlign w:val="center"/>
          </w:tcPr>
          <w:p w:rsidR="008079F3" w:rsidRPr="00A5746B" w:rsidRDefault="008079F3" w:rsidP="008079F3">
            <w:pPr>
              <w:pStyle w:val="ab"/>
              <w:numPr>
                <w:ilvl w:val="0"/>
                <w:numId w:val="44"/>
              </w:numPr>
              <w:ind w:left="170" w:firstLine="0"/>
              <w:jc w:val="center"/>
              <w:rPr>
                <w:rFonts w:eastAsia="Times New Roman"/>
                <w:sz w:val="22"/>
                <w:lang w:eastAsia="ru-RU"/>
              </w:rPr>
            </w:pPr>
          </w:p>
        </w:tc>
        <w:tc>
          <w:tcPr>
            <w:tcW w:w="1117" w:type="pct"/>
            <w:vAlign w:val="center"/>
          </w:tcPr>
          <w:p w:rsidR="008079F3" w:rsidRPr="00A5746B" w:rsidRDefault="008079F3" w:rsidP="003F3107">
            <w:pPr>
              <w:jc w:val="center"/>
              <w:rPr>
                <w:sz w:val="22"/>
              </w:rPr>
            </w:pPr>
            <w:r w:rsidRPr="00A5746B">
              <w:rPr>
                <w:sz w:val="22"/>
              </w:rPr>
              <w:t>ООО «Яр Энерго»</w:t>
            </w:r>
          </w:p>
        </w:tc>
        <w:tc>
          <w:tcPr>
            <w:tcW w:w="1332" w:type="pct"/>
            <w:vAlign w:val="center"/>
          </w:tcPr>
          <w:p w:rsidR="008079F3" w:rsidRPr="00A5746B" w:rsidRDefault="008079F3" w:rsidP="003F3107">
            <w:pPr>
              <w:jc w:val="center"/>
              <w:rPr>
                <w:sz w:val="22"/>
              </w:rPr>
            </w:pPr>
            <w:r w:rsidRPr="00A5746B">
              <w:rPr>
                <w:sz w:val="22"/>
              </w:rPr>
              <w:t>Котельная (п.Яр, ул. Ф.Васильева, 29а)</w:t>
            </w:r>
          </w:p>
        </w:tc>
        <w:tc>
          <w:tcPr>
            <w:tcW w:w="735" w:type="pct"/>
            <w:vAlign w:val="center"/>
          </w:tcPr>
          <w:p w:rsidR="008079F3" w:rsidRPr="00A5746B" w:rsidRDefault="008079F3" w:rsidP="003F3107">
            <w:pPr>
              <w:jc w:val="center"/>
              <w:rPr>
                <w:sz w:val="22"/>
              </w:rPr>
            </w:pPr>
            <w:r w:rsidRPr="00A5746B">
              <w:rPr>
                <w:sz w:val="22"/>
              </w:rPr>
              <w:t>Котельная,</w:t>
            </w:r>
          </w:p>
          <w:p w:rsidR="008079F3" w:rsidRPr="00A5746B" w:rsidRDefault="008079F3" w:rsidP="003F3107">
            <w:pPr>
              <w:jc w:val="center"/>
              <w:rPr>
                <w:sz w:val="22"/>
              </w:rPr>
            </w:pPr>
            <w:r w:rsidRPr="00A5746B">
              <w:rPr>
                <w:sz w:val="22"/>
              </w:rPr>
              <w:t>тепловые сети</w:t>
            </w:r>
          </w:p>
        </w:tc>
        <w:tc>
          <w:tcPr>
            <w:tcW w:w="875" w:type="pct"/>
            <w:vAlign w:val="center"/>
          </w:tcPr>
          <w:p w:rsidR="008079F3" w:rsidRPr="00A5746B" w:rsidRDefault="008079F3" w:rsidP="003F3107">
            <w:pPr>
              <w:pStyle w:val="Affb"/>
              <w:ind w:left="147" w:right="134" w:firstLine="0"/>
              <w:jc w:val="center"/>
              <w:rPr>
                <w:sz w:val="22"/>
                <w:szCs w:val="22"/>
              </w:rPr>
            </w:pPr>
            <w:r w:rsidRPr="00A5746B">
              <w:rPr>
                <w:sz w:val="22"/>
                <w:szCs w:val="22"/>
              </w:rPr>
              <w:t>отсутствует</w:t>
            </w:r>
          </w:p>
        </w:tc>
        <w:tc>
          <w:tcPr>
            <w:tcW w:w="762" w:type="pct"/>
            <w:vAlign w:val="center"/>
          </w:tcPr>
          <w:p w:rsidR="008079F3" w:rsidRPr="00A5746B" w:rsidRDefault="008079F3" w:rsidP="003F3107">
            <w:pPr>
              <w:pStyle w:val="Affb"/>
              <w:ind w:left="147" w:right="134" w:firstLine="0"/>
              <w:jc w:val="center"/>
              <w:rPr>
                <w:sz w:val="22"/>
                <w:szCs w:val="22"/>
              </w:rPr>
            </w:pPr>
            <w:r w:rsidRPr="00A5746B">
              <w:rPr>
                <w:sz w:val="22"/>
                <w:szCs w:val="22"/>
              </w:rPr>
              <w:t>Пункт</w:t>
            </w:r>
            <w:r w:rsidRPr="00A5746B">
              <w:rPr>
                <w:spacing w:val="3"/>
                <w:sz w:val="22"/>
                <w:szCs w:val="22"/>
              </w:rPr>
              <w:t xml:space="preserve"> </w:t>
            </w:r>
            <w:r w:rsidRPr="00A5746B">
              <w:rPr>
                <w:sz w:val="22"/>
                <w:szCs w:val="22"/>
              </w:rPr>
              <w:t>11</w:t>
            </w:r>
          </w:p>
        </w:tc>
      </w:tr>
      <w:tr w:rsidR="008079F3" w:rsidRPr="00A5746B" w:rsidTr="00A9789A">
        <w:trPr>
          <w:cantSplit/>
        </w:trPr>
        <w:tc>
          <w:tcPr>
            <w:tcW w:w="179" w:type="pct"/>
            <w:vAlign w:val="center"/>
          </w:tcPr>
          <w:p w:rsidR="008079F3" w:rsidRPr="00A5746B" w:rsidRDefault="008079F3" w:rsidP="008079F3">
            <w:pPr>
              <w:pStyle w:val="ab"/>
              <w:numPr>
                <w:ilvl w:val="0"/>
                <w:numId w:val="44"/>
              </w:numPr>
              <w:ind w:left="170" w:firstLine="0"/>
              <w:jc w:val="center"/>
              <w:rPr>
                <w:rFonts w:eastAsia="Times New Roman"/>
                <w:sz w:val="22"/>
                <w:lang w:eastAsia="ru-RU"/>
              </w:rPr>
            </w:pPr>
          </w:p>
        </w:tc>
        <w:tc>
          <w:tcPr>
            <w:tcW w:w="1117" w:type="pct"/>
            <w:vAlign w:val="center"/>
          </w:tcPr>
          <w:p w:rsidR="008079F3" w:rsidRPr="00A5746B" w:rsidRDefault="008079F3" w:rsidP="003F3107">
            <w:pPr>
              <w:jc w:val="center"/>
              <w:rPr>
                <w:sz w:val="22"/>
              </w:rPr>
            </w:pPr>
            <w:r w:rsidRPr="00A5746B">
              <w:rPr>
                <w:sz w:val="22"/>
              </w:rPr>
              <w:t>ООО «Яр Энерго»</w:t>
            </w:r>
          </w:p>
        </w:tc>
        <w:tc>
          <w:tcPr>
            <w:tcW w:w="1332" w:type="pct"/>
            <w:vAlign w:val="center"/>
          </w:tcPr>
          <w:p w:rsidR="008079F3" w:rsidRPr="00A5746B" w:rsidRDefault="008079F3" w:rsidP="003F3107">
            <w:pPr>
              <w:jc w:val="center"/>
              <w:rPr>
                <w:sz w:val="22"/>
              </w:rPr>
            </w:pPr>
            <w:r w:rsidRPr="00A5746B">
              <w:rPr>
                <w:sz w:val="22"/>
              </w:rPr>
              <w:t>Котельная (д.Зюино, ул. Школьная, 77а)</w:t>
            </w:r>
          </w:p>
        </w:tc>
        <w:tc>
          <w:tcPr>
            <w:tcW w:w="735" w:type="pct"/>
            <w:vAlign w:val="center"/>
          </w:tcPr>
          <w:p w:rsidR="008079F3" w:rsidRPr="00A5746B" w:rsidRDefault="008079F3" w:rsidP="003F3107">
            <w:pPr>
              <w:jc w:val="center"/>
              <w:rPr>
                <w:sz w:val="22"/>
              </w:rPr>
            </w:pPr>
            <w:r w:rsidRPr="00A5746B">
              <w:rPr>
                <w:sz w:val="22"/>
              </w:rPr>
              <w:t>Котельная,</w:t>
            </w:r>
          </w:p>
          <w:p w:rsidR="008079F3" w:rsidRPr="00A5746B" w:rsidRDefault="008079F3" w:rsidP="003F3107">
            <w:pPr>
              <w:jc w:val="center"/>
              <w:rPr>
                <w:sz w:val="22"/>
              </w:rPr>
            </w:pPr>
            <w:r w:rsidRPr="00A5746B">
              <w:rPr>
                <w:sz w:val="22"/>
              </w:rPr>
              <w:t>тепловые сети</w:t>
            </w:r>
          </w:p>
        </w:tc>
        <w:tc>
          <w:tcPr>
            <w:tcW w:w="875" w:type="pct"/>
            <w:vAlign w:val="center"/>
          </w:tcPr>
          <w:p w:rsidR="008079F3" w:rsidRPr="00A5746B" w:rsidRDefault="008079F3" w:rsidP="003F3107">
            <w:pPr>
              <w:pStyle w:val="Affb"/>
              <w:ind w:left="147" w:right="134" w:firstLine="0"/>
              <w:jc w:val="center"/>
              <w:rPr>
                <w:sz w:val="22"/>
                <w:szCs w:val="22"/>
              </w:rPr>
            </w:pPr>
            <w:r w:rsidRPr="00A5746B">
              <w:rPr>
                <w:sz w:val="22"/>
                <w:szCs w:val="22"/>
              </w:rPr>
              <w:t>отсутствует</w:t>
            </w:r>
          </w:p>
        </w:tc>
        <w:tc>
          <w:tcPr>
            <w:tcW w:w="762" w:type="pct"/>
            <w:vAlign w:val="center"/>
          </w:tcPr>
          <w:p w:rsidR="008079F3" w:rsidRPr="00A5746B" w:rsidRDefault="008079F3" w:rsidP="003F3107">
            <w:pPr>
              <w:pStyle w:val="Affb"/>
              <w:ind w:left="147" w:right="134" w:firstLine="0"/>
              <w:jc w:val="center"/>
              <w:rPr>
                <w:sz w:val="22"/>
                <w:szCs w:val="22"/>
              </w:rPr>
            </w:pPr>
            <w:r w:rsidRPr="00A5746B">
              <w:rPr>
                <w:sz w:val="22"/>
                <w:szCs w:val="22"/>
              </w:rPr>
              <w:t>Пункт</w:t>
            </w:r>
            <w:r w:rsidRPr="00A5746B">
              <w:rPr>
                <w:spacing w:val="3"/>
                <w:sz w:val="22"/>
                <w:szCs w:val="22"/>
              </w:rPr>
              <w:t xml:space="preserve"> </w:t>
            </w:r>
            <w:r w:rsidRPr="00A5746B">
              <w:rPr>
                <w:sz w:val="22"/>
                <w:szCs w:val="22"/>
              </w:rPr>
              <w:t>11</w:t>
            </w:r>
          </w:p>
        </w:tc>
      </w:tr>
      <w:tr w:rsidR="008079F3" w:rsidRPr="00A5746B" w:rsidTr="00A9789A">
        <w:trPr>
          <w:cantSplit/>
        </w:trPr>
        <w:tc>
          <w:tcPr>
            <w:tcW w:w="179" w:type="pct"/>
            <w:vAlign w:val="center"/>
          </w:tcPr>
          <w:p w:rsidR="008079F3" w:rsidRPr="00A5746B" w:rsidRDefault="008079F3" w:rsidP="008079F3">
            <w:pPr>
              <w:pStyle w:val="ab"/>
              <w:numPr>
                <w:ilvl w:val="0"/>
                <w:numId w:val="44"/>
              </w:numPr>
              <w:ind w:left="170" w:firstLine="0"/>
              <w:jc w:val="center"/>
              <w:rPr>
                <w:rFonts w:eastAsia="Times New Roman"/>
                <w:sz w:val="22"/>
                <w:lang w:eastAsia="ru-RU"/>
              </w:rPr>
            </w:pPr>
          </w:p>
        </w:tc>
        <w:tc>
          <w:tcPr>
            <w:tcW w:w="1117" w:type="pct"/>
            <w:vAlign w:val="center"/>
          </w:tcPr>
          <w:p w:rsidR="008079F3" w:rsidRPr="00A5746B" w:rsidRDefault="008079F3" w:rsidP="003F3107">
            <w:pPr>
              <w:jc w:val="center"/>
              <w:rPr>
                <w:sz w:val="22"/>
              </w:rPr>
            </w:pPr>
            <w:r w:rsidRPr="00A5746B">
              <w:rPr>
                <w:sz w:val="22"/>
              </w:rPr>
              <w:t>ООО «Яр Энерго»</w:t>
            </w:r>
          </w:p>
        </w:tc>
        <w:tc>
          <w:tcPr>
            <w:tcW w:w="1332" w:type="pct"/>
            <w:vAlign w:val="center"/>
          </w:tcPr>
          <w:p w:rsidR="008079F3" w:rsidRPr="00A5746B" w:rsidRDefault="008079F3" w:rsidP="003F3107">
            <w:pPr>
              <w:jc w:val="center"/>
              <w:rPr>
                <w:sz w:val="22"/>
              </w:rPr>
            </w:pPr>
            <w:r w:rsidRPr="00A5746B">
              <w:rPr>
                <w:sz w:val="22"/>
              </w:rPr>
              <w:t>Котельная (д.Бачумово, ул. Школьная, 17а)</w:t>
            </w:r>
          </w:p>
        </w:tc>
        <w:tc>
          <w:tcPr>
            <w:tcW w:w="735" w:type="pct"/>
            <w:vAlign w:val="center"/>
          </w:tcPr>
          <w:p w:rsidR="008079F3" w:rsidRPr="00A5746B" w:rsidRDefault="008079F3" w:rsidP="003F3107">
            <w:pPr>
              <w:jc w:val="center"/>
              <w:rPr>
                <w:sz w:val="22"/>
              </w:rPr>
            </w:pPr>
            <w:r w:rsidRPr="00A5746B">
              <w:rPr>
                <w:sz w:val="22"/>
              </w:rPr>
              <w:t>Котельная,</w:t>
            </w:r>
          </w:p>
          <w:p w:rsidR="008079F3" w:rsidRPr="00A5746B" w:rsidRDefault="008079F3" w:rsidP="003F3107">
            <w:pPr>
              <w:jc w:val="center"/>
              <w:rPr>
                <w:sz w:val="22"/>
              </w:rPr>
            </w:pPr>
            <w:r w:rsidRPr="00A5746B">
              <w:rPr>
                <w:sz w:val="22"/>
              </w:rPr>
              <w:t>тепловые сети</w:t>
            </w:r>
          </w:p>
        </w:tc>
        <w:tc>
          <w:tcPr>
            <w:tcW w:w="875" w:type="pct"/>
            <w:vAlign w:val="center"/>
          </w:tcPr>
          <w:p w:rsidR="008079F3" w:rsidRPr="00A5746B" w:rsidRDefault="008079F3" w:rsidP="003F3107">
            <w:pPr>
              <w:pStyle w:val="Affb"/>
              <w:ind w:left="147" w:right="134" w:firstLine="0"/>
              <w:jc w:val="center"/>
              <w:rPr>
                <w:sz w:val="22"/>
                <w:szCs w:val="22"/>
              </w:rPr>
            </w:pPr>
            <w:r w:rsidRPr="00A5746B">
              <w:rPr>
                <w:sz w:val="22"/>
                <w:szCs w:val="22"/>
              </w:rPr>
              <w:t>отсутствует</w:t>
            </w:r>
          </w:p>
        </w:tc>
        <w:tc>
          <w:tcPr>
            <w:tcW w:w="762" w:type="pct"/>
            <w:vAlign w:val="center"/>
          </w:tcPr>
          <w:p w:rsidR="008079F3" w:rsidRPr="00A5746B" w:rsidRDefault="008079F3" w:rsidP="003F3107">
            <w:pPr>
              <w:pStyle w:val="Affb"/>
              <w:ind w:left="147" w:right="134" w:firstLine="0"/>
              <w:jc w:val="center"/>
              <w:rPr>
                <w:sz w:val="22"/>
                <w:szCs w:val="22"/>
              </w:rPr>
            </w:pPr>
            <w:r w:rsidRPr="00A5746B">
              <w:rPr>
                <w:sz w:val="22"/>
                <w:szCs w:val="22"/>
              </w:rPr>
              <w:t>Пункт</w:t>
            </w:r>
            <w:r w:rsidRPr="00A5746B">
              <w:rPr>
                <w:spacing w:val="3"/>
                <w:sz w:val="22"/>
                <w:szCs w:val="22"/>
              </w:rPr>
              <w:t xml:space="preserve"> </w:t>
            </w:r>
            <w:r w:rsidRPr="00A5746B">
              <w:rPr>
                <w:sz w:val="22"/>
                <w:szCs w:val="22"/>
              </w:rPr>
              <w:t>11</w:t>
            </w:r>
          </w:p>
        </w:tc>
      </w:tr>
      <w:tr w:rsidR="008079F3" w:rsidRPr="00A5746B" w:rsidTr="00A9789A">
        <w:trPr>
          <w:cantSplit/>
        </w:trPr>
        <w:tc>
          <w:tcPr>
            <w:tcW w:w="179" w:type="pct"/>
            <w:vAlign w:val="center"/>
          </w:tcPr>
          <w:p w:rsidR="008079F3" w:rsidRPr="00A5746B" w:rsidRDefault="008079F3" w:rsidP="008079F3">
            <w:pPr>
              <w:pStyle w:val="ab"/>
              <w:numPr>
                <w:ilvl w:val="0"/>
                <w:numId w:val="44"/>
              </w:numPr>
              <w:ind w:left="170" w:firstLine="0"/>
              <w:jc w:val="center"/>
              <w:rPr>
                <w:rFonts w:eastAsia="Times New Roman"/>
                <w:sz w:val="22"/>
                <w:lang w:eastAsia="ru-RU"/>
              </w:rPr>
            </w:pPr>
          </w:p>
        </w:tc>
        <w:tc>
          <w:tcPr>
            <w:tcW w:w="1117" w:type="pct"/>
            <w:vAlign w:val="center"/>
          </w:tcPr>
          <w:p w:rsidR="008079F3" w:rsidRPr="00A5746B" w:rsidRDefault="008079F3" w:rsidP="003F3107">
            <w:pPr>
              <w:jc w:val="center"/>
              <w:rPr>
                <w:sz w:val="22"/>
              </w:rPr>
            </w:pPr>
            <w:r w:rsidRPr="00A5746B">
              <w:rPr>
                <w:sz w:val="22"/>
              </w:rPr>
              <w:t>ООО «Яр Энерго»</w:t>
            </w:r>
          </w:p>
        </w:tc>
        <w:tc>
          <w:tcPr>
            <w:tcW w:w="1332" w:type="pct"/>
            <w:vAlign w:val="center"/>
          </w:tcPr>
          <w:p w:rsidR="008079F3" w:rsidRPr="00A5746B" w:rsidRDefault="008079F3" w:rsidP="003F3107">
            <w:pPr>
              <w:jc w:val="center"/>
              <w:rPr>
                <w:sz w:val="22"/>
              </w:rPr>
            </w:pPr>
            <w:r w:rsidRPr="00A5746B">
              <w:rPr>
                <w:sz w:val="22"/>
              </w:rPr>
              <w:t>Котельная (д. Ворца, ул. Чапаевская, 66)</w:t>
            </w:r>
          </w:p>
        </w:tc>
        <w:tc>
          <w:tcPr>
            <w:tcW w:w="735" w:type="pct"/>
            <w:vAlign w:val="center"/>
          </w:tcPr>
          <w:p w:rsidR="008079F3" w:rsidRPr="00A5746B" w:rsidRDefault="008079F3" w:rsidP="003F3107">
            <w:pPr>
              <w:jc w:val="center"/>
              <w:rPr>
                <w:sz w:val="22"/>
              </w:rPr>
            </w:pPr>
            <w:r w:rsidRPr="00A5746B">
              <w:rPr>
                <w:sz w:val="22"/>
              </w:rPr>
              <w:t>Котельная,</w:t>
            </w:r>
          </w:p>
          <w:p w:rsidR="008079F3" w:rsidRPr="00A5746B" w:rsidRDefault="008079F3" w:rsidP="003F3107">
            <w:pPr>
              <w:jc w:val="center"/>
              <w:rPr>
                <w:sz w:val="22"/>
              </w:rPr>
            </w:pPr>
            <w:r w:rsidRPr="00A5746B">
              <w:rPr>
                <w:sz w:val="22"/>
              </w:rPr>
              <w:t>тепловые сети</w:t>
            </w:r>
          </w:p>
        </w:tc>
        <w:tc>
          <w:tcPr>
            <w:tcW w:w="875" w:type="pct"/>
            <w:vAlign w:val="center"/>
          </w:tcPr>
          <w:p w:rsidR="008079F3" w:rsidRPr="00A5746B" w:rsidRDefault="008079F3" w:rsidP="003F3107">
            <w:pPr>
              <w:pStyle w:val="Affb"/>
              <w:ind w:left="147" w:right="134" w:firstLine="0"/>
              <w:jc w:val="center"/>
              <w:rPr>
                <w:sz w:val="22"/>
                <w:szCs w:val="22"/>
              </w:rPr>
            </w:pPr>
            <w:r w:rsidRPr="00A5746B">
              <w:rPr>
                <w:sz w:val="22"/>
                <w:szCs w:val="22"/>
              </w:rPr>
              <w:t>отсутствует</w:t>
            </w:r>
          </w:p>
        </w:tc>
        <w:tc>
          <w:tcPr>
            <w:tcW w:w="762" w:type="pct"/>
            <w:vAlign w:val="center"/>
          </w:tcPr>
          <w:p w:rsidR="008079F3" w:rsidRPr="00A5746B" w:rsidRDefault="008079F3" w:rsidP="003F3107">
            <w:pPr>
              <w:pStyle w:val="Affb"/>
              <w:ind w:left="147" w:right="134" w:firstLine="0"/>
              <w:jc w:val="center"/>
              <w:rPr>
                <w:sz w:val="22"/>
                <w:szCs w:val="22"/>
              </w:rPr>
            </w:pPr>
            <w:r w:rsidRPr="00A5746B">
              <w:rPr>
                <w:sz w:val="22"/>
                <w:szCs w:val="22"/>
              </w:rPr>
              <w:t>Пункт</w:t>
            </w:r>
            <w:r w:rsidRPr="00A5746B">
              <w:rPr>
                <w:spacing w:val="3"/>
                <w:sz w:val="22"/>
                <w:szCs w:val="22"/>
              </w:rPr>
              <w:t xml:space="preserve"> </w:t>
            </w:r>
            <w:r w:rsidRPr="00A5746B">
              <w:rPr>
                <w:sz w:val="22"/>
                <w:szCs w:val="22"/>
              </w:rPr>
              <w:t>11</w:t>
            </w:r>
          </w:p>
        </w:tc>
      </w:tr>
      <w:tr w:rsidR="008079F3" w:rsidRPr="00A5746B" w:rsidTr="00A9789A">
        <w:trPr>
          <w:cantSplit/>
        </w:trPr>
        <w:tc>
          <w:tcPr>
            <w:tcW w:w="179" w:type="pct"/>
            <w:vAlign w:val="center"/>
          </w:tcPr>
          <w:p w:rsidR="008079F3" w:rsidRPr="00A5746B" w:rsidRDefault="008079F3" w:rsidP="008079F3">
            <w:pPr>
              <w:pStyle w:val="ab"/>
              <w:numPr>
                <w:ilvl w:val="0"/>
                <w:numId w:val="44"/>
              </w:numPr>
              <w:ind w:left="170" w:firstLine="0"/>
              <w:jc w:val="center"/>
              <w:rPr>
                <w:rFonts w:eastAsia="Times New Roman"/>
                <w:sz w:val="22"/>
                <w:lang w:eastAsia="ru-RU"/>
              </w:rPr>
            </w:pPr>
          </w:p>
        </w:tc>
        <w:tc>
          <w:tcPr>
            <w:tcW w:w="1117" w:type="pct"/>
            <w:vAlign w:val="center"/>
          </w:tcPr>
          <w:p w:rsidR="008079F3" w:rsidRPr="00A5746B" w:rsidRDefault="008079F3" w:rsidP="003F3107">
            <w:pPr>
              <w:jc w:val="center"/>
              <w:rPr>
                <w:sz w:val="22"/>
              </w:rPr>
            </w:pPr>
            <w:r w:rsidRPr="00A5746B">
              <w:rPr>
                <w:sz w:val="22"/>
              </w:rPr>
              <w:t>ООО «Яр Энерго»</w:t>
            </w:r>
          </w:p>
        </w:tc>
        <w:tc>
          <w:tcPr>
            <w:tcW w:w="1332" w:type="pct"/>
            <w:vAlign w:val="center"/>
          </w:tcPr>
          <w:p w:rsidR="008079F3" w:rsidRPr="00A5746B" w:rsidRDefault="008079F3" w:rsidP="003F3107">
            <w:pPr>
              <w:jc w:val="center"/>
              <w:rPr>
                <w:sz w:val="22"/>
              </w:rPr>
            </w:pPr>
            <w:r w:rsidRPr="00A5746B">
              <w:rPr>
                <w:sz w:val="22"/>
              </w:rPr>
              <w:t>Котельная (с.Укан, ул. Советская, 15б)</w:t>
            </w:r>
          </w:p>
        </w:tc>
        <w:tc>
          <w:tcPr>
            <w:tcW w:w="735" w:type="pct"/>
            <w:vAlign w:val="center"/>
          </w:tcPr>
          <w:p w:rsidR="008079F3" w:rsidRPr="00A5746B" w:rsidRDefault="008079F3" w:rsidP="003F3107">
            <w:pPr>
              <w:jc w:val="center"/>
              <w:rPr>
                <w:sz w:val="22"/>
              </w:rPr>
            </w:pPr>
            <w:r w:rsidRPr="00A5746B">
              <w:rPr>
                <w:sz w:val="22"/>
              </w:rPr>
              <w:t>Котельная,</w:t>
            </w:r>
          </w:p>
          <w:p w:rsidR="008079F3" w:rsidRPr="00A5746B" w:rsidRDefault="008079F3" w:rsidP="003F3107">
            <w:pPr>
              <w:jc w:val="center"/>
              <w:rPr>
                <w:sz w:val="22"/>
              </w:rPr>
            </w:pPr>
            <w:r w:rsidRPr="00A5746B">
              <w:rPr>
                <w:sz w:val="22"/>
              </w:rPr>
              <w:t>тепловые сети</w:t>
            </w:r>
          </w:p>
        </w:tc>
        <w:tc>
          <w:tcPr>
            <w:tcW w:w="875" w:type="pct"/>
            <w:vAlign w:val="center"/>
          </w:tcPr>
          <w:p w:rsidR="008079F3" w:rsidRPr="00A5746B" w:rsidRDefault="008079F3" w:rsidP="003F3107">
            <w:pPr>
              <w:pStyle w:val="Affb"/>
              <w:ind w:left="147" w:right="134" w:firstLine="0"/>
              <w:jc w:val="center"/>
              <w:rPr>
                <w:sz w:val="22"/>
                <w:szCs w:val="22"/>
              </w:rPr>
            </w:pPr>
            <w:r w:rsidRPr="00A5746B">
              <w:rPr>
                <w:sz w:val="22"/>
                <w:szCs w:val="22"/>
              </w:rPr>
              <w:t>отсутствует</w:t>
            </w:r>
          </w:p>
        </w:tc>
        <w:tc>
          <w:tcPr>
            <w:tcW w:w="762" w:type="pct"/>
            <w:vAlign w:val="center"/>
          </w:tcPr>
          <w:p w:rsidR="008079F3" w:rsidRPr="00A5746B" w:rsidRDefault="008079F3" w:rsidP="003F3107">
            <w:pPr>
              <w:pStyle w:val="Affb"/>
              <w:ind w:left="147" w:right="134" w:firstLine="0"/>
              <w:jc w:val="center"/>
              <w:rPr>
                <w:sz w:val="22"/>
                <w:szCs w:val="22"/>
              </w:rPr>
            </w:pPr>
            <w:r w:rsidRPr="00A5746B">
              <w:rPr>
                <w:sz w:val="22"/>
                <w:szCs w:val="22"/>
              </w:rPr>
              <w:t>Пункт</w:t>
            </w:r>
            <w:r w:rsidRPr="00A5746B">
              <w:rPr>
                <w:spacing w:val="3"/>
                <w:sz w:val="22"/>
                <w:szCs w:val="22"/>
              </w:rPr>
              <w:t xml:space="preserve"> </w:t>
            </w:r>
            <w:r w:rsidRPr="00A5746B">
              <w:rPr>
                <w:sz w:val="22"/>
                <w:szCs w:val="22"/>
              </w:rPr>
              <w:t>11</w:t>
            </w:r>
          </w:p>
        </w:tc>
      </w:tr>
      <w:tr w:rsidR="008079F3" w:rsidRPr="00A5746B" w:rsidTr="00A9789A">
        <w:trPr>
          <w:cantSplit/>
        </w:trPr>
        <w:tc>
          <w:tcPr>
            <w:tcW w:w="179" w:type="pct"/>
            <w:vAlign w:val="center"/>
          </w:tcPr>
          <w:p w:rsidR="008079F3" w:rsidRPr="00A5746B" w:rsidRDefault="008079F3" w:rsidP="008079F3">
            <w:pPr>
              <w:pStyle w:val="ab"/>
              <w:numPr>
                <w:ilvl w:val="0"/>
                <w:numId w:val="44"/>
              </w:numPr>
              <w:ind w:left="170" w:firstLine="0"/>
              <w:jc w:val="center"/>
              <w:rPr>
                <w:rFonts w:eastAsia="Times New Roman"/>
                <w:sz w:val="22"/>
                <w:lang w:eastAsia="ru-RU"/>
              </w:rPr>
            </w:pPr>
          </w:p>
        </w:tc>
        <w:tc>
          <w:tcPr>
            <w:tcW w:w="1117" w:type="pct"/>
            <w:vAlign w:val="center"/>
          </w:tcPr>
          <w:p w:rsidR="008079F3" w:rsidRPr="00A5746B" w:rsidRDefault="008079F3" w:rsidP="003F3107">
            <w:pPr>
              <w:jc w:val="center"/>
              <w:rPr>
                <w:sz w:val="22"/>
              </w:rPr>
            </w:pPr>
            <w:r w:rsidRPr="00A5746B">
              <w:rPr>
                <w:sz w:val="22"/>
              </w:rPr>
              <w:t>ООО «Яр Энерго»</w:t>
            </w:r>
          </w:p>
        </w:tc>
        <w:tc>
          <w:tcPr>
            <w:tcW w:w="1332" w:type="pct"/>
            <w:vAlign w:val="center"/>
          </w:tcPr>
          <w:p w:rsidR="008079F3" w:rsidRPr="00A5746B" w:rsidRDefault="008079F3" w:rsidP="003F3107">
            <w:pPr>
              <w:jc w:val="center"/>
              <w:rPr>
                <w:sz w:val="22"/>
              </w:rPr>
            </w:pPr>
            <w:r w:rsidRPr="00A5746B">
              <w:rPr>
                <w:sz w:val="22"/>
              </w:rPr>
              <w:t>Котельная (п. Яр, ул. Ворошилова, 10ж)</w:t>
            </w:r>
          </w:p>
        </w:tc>
        <w:tc>
          <w:tcPr>
            <w:tcW w:w="735" w:type="pct"/>
            <w:vAlign w:val="center"/>
          </w:tcPr>
          <w:p w:rsidR="008079F3" w:rsidRPr="00A5746B" w:rsidRDefault="008079F3" w:rsidP="003F3107">
            <w:pPr>
              <w:jc w:val="center"/>
              <w:rPr>
                <w:sz w:val="22"/>
              </w:rPr>
            </w:pPr>
            <w:r w:rsidRPr="00A5746B">
              <w:rPr>
                <w:sz w:val="22"/>
              </w:rPr>
              <w:t>Котельная,</w:t>
            </w:r>
          </w:p>
          <w:p w:rsidR="008079F3" w:rsidRPr="00A5746B" w:rsidRDefault="008079F3" w:rsidP="003F3107">
            <w:pPr>
              <w:jc w:val="center"/>
              <w:rPr>
                <w:sz w:val="22"/>
              </w:rPr>
            </w:pPr>
            <w:r w:rsidRPr="00A5746B">
              <w:rPr>
                <w:sz w:val="22"/>
              </w:rPr>
              <w:t>тепловые сети</w:t>
            </w:r>
          </w:p>
        </w:tc>
        <w:tc>
          <w:tcPr>
            <w:tcW w:w="875" w:type="pct"/>
            <w:vAlign w:val="center"/>
          </w:tcPr>
          <w:p w:rsidR="008079F3" w:rsidRPr="00A5746B" w:rsidRDefault="008079F3" w:rsidP="003F3107">
            <w:pPr>
              <w:pStyle w:val="Affb"/>
              <w:ind w:left="147" w:right="134" w:firstLine="0"/>
              <w:jc w:val="center"/>
              <w:rPr>
                <w:sz w:val="22"/>
                <w:szCs w:val="22"/>
              </w:rPr>
            </w:pPr>
            <w:r w:rsidRPr="00A5746B">
              <w:rPr>
                <w:sz w:val="22"/>
                <w:szCs w:val="22"/>
              </w:rPr>
              <w:t>отсутствует</w:t>
            </w:r>
          </w:p>
        </w:tc>
        <w:tc>
          <w:tcPr>
            <w:tcW w:w="762" w:type="pct"/>
            <w:vAlign w:val="center"/>
          </w:tcPr>
          <w:p w:rsidR="008079F3" w:rsidRPr="00A5746B" w:rsidRDefault="008079F3" w:rsidP="003F3107">
            <w:pPr>
              <w:pStyle w:val="Affb"/>
              <w:ind w:left="147" w:right="134" w:firstLine="0"/>
              <w:jc w:val="center"/>
              <w:rPr>
                <w:sz w:val="22"/>
                <w:szCs w:val="22"/>
              </w:rPr>
            </w:pPr>
            <w:r w:rsidRPr="00A5746B">
              <w:rPr>
                <w:sz w:val="22"/>
                <w:szCs w:val="22"/>
              </w:rPr>
              <w:t>Пункт</w:t>
            </w:r>
            <w:r w:rsidRPr="00A5746B">
              <w:rPr>
                <w:spacing w:val="3"/>
                <w:sz w:val="22"/>
                <w:szCs w:val="22"/>
              </w:rPr>
              <w:t xml:space="preserve"> </w:t>
            </w:r>
            <w:r w:rsidRPr="00A5746B">
              <w:rPr>
                <w:sz w:val="22"/>
                <w:szCs w:val="22"/>
              </w:rPr>
              <w:t>11</w:t>
            </w:r>
          </w:p>
        </w:tc>
      </w:tr>
      <w:tr w:rsidR="008079F3" w:rsidRPr="00A5746B" w:rsidTr="00A9789A">
        <w:trPr>
          <w:cantSplit/>
        </w:trPr>
        <w:tc>
          <w:tcPr>
            <w:tcW w:w="179" w:type="pct"/>
            <w:vAlign w:val="center"/>
          </w:tcPr>
          <w:p w:rsidR="008079F3" w:rsidRPr="00A5746B" w:rsidRDefault="008079F3" w:rsidP="008079F3">
            <w:pPr>
              <w:pStyle w:val="ab"/>
              <w:numPr>
                <w:ilvl w:val="0"/>
                <w:numId w:val="44"/>
              </w:numPr>
              <w:ind w:left="170" w:firstLine="0"/>
              <w:jc w:val="center"/>
              <w:rPr>
                <w:rFonts w:eastAsia="Times New Roman"/>
                <w:sz w:val="22"/>
                <w:lang w:eastAsia="ru-RU"/>
              </w:rPr>
            </w:pPr>
          </w:p>
        </w:tc>
        <w:tc>
          <w:tcPr>
            <w:tcW w:w="1117" w:type="pct"/>
            <w:vAlign w:val="center"/>
          </w:tcPr>
          <w:p w:rsidR="008079F3" w:rsidRPr="00A5746B" w:rsidRDefault="008079F3" w:rsidP="003F3107">
            <w:pPr>
              <w:jc w:val="center"/>
              <w:rPr>
                <w:sz w:val="22"/>
              </w:rPr>
            </w:pPr>
            <w:r w:rsidRPr="00A5746B">
              <w:rPr>
                <w:sz w:val="22"/>
              </w:rPr>
              <w:t>ООО «Яр Энерго»</w:t>
            </w:r>
          </w:p>
        </w:tc>
        <w:tc>
          <w:tcPr>
            <w:tcW w:w="1332" w:type="pct"/>
            <w:vAlign w:val="center"/>
          </w:tcPr>
          <w:p w:rsidR="008079F3" w:rsidRPr="00A5746B" w:rsidRDefault="008079F3" w:rsidP="003F3107">
            <w:pPr>
              <w:jc w:val="center"/>
              <w:rPr>
                <w:sz w:val="22"/>
              </w:rPr>
            </w:pPr>
            <w:r w:rsidRPr="00A5746B">
              <w:rPr>
                <w:sz w:val="22"/>
              </w:rPr>
              <w:t>Котельная (д.Бармашур, ул. Советская, 42а)</w:t>
            </w:r>
          </w:p>
        </w:tc>
        <w:tc>
          <w:tcPr>
            <w:tcW w:w="735" w:type="pct"/>
            <w:vAlign w:val="center"/>
          </w:tcPr>
          <w:p w:rsidR="008079F3" w:rsidRPr="00A5746B" w:rsidRDefault="008079F3" w:rsidP="003F3107">
            <w:pPr>
              <w:jc w:val="center"/>
              <w:rPr>
                <w:sz w:val="22"/>
              </w:rPr>
            </w:pPr>
            <w:r w:rsidRPr="00A5746B">
              <w:rPr>
                <w:sz w:val="22"/>
              </w:rPr>
              <w:t>Котельная,</w:t>
            </w:r>
          </w:p>
          <w:p w:rsidR="008079F3" w:rsidRPr="00A5746B" w:rsidRDefault="008079F3" w:rsidP="003F3107">
            <w:pPr>
              <w:jc w:val="center"/>
              <w:rPr>
                <w:sz w:val="22"/>
              </w:rPr>
            </w:pPr>
            <w:r w:rsidRPr="00A5746B">
              <w:rPr>
                <w:sz w:val="22"/>
              </w:rPr>
              <w:t>тепловые сети</w:t>
            </w:r>
          </w:p>
        </w:tc>
        <w:tc>
          <w:tcPr>
            <w:tcW w:w="875" w:type="pct"/>
            <w:vAlign w:val="center"/>
          </w:tcPr>
          <w:p w:rsidR="008079F3" w:rsidRPr="00A5746B" w:rsidRDefault="008079F3" w:rsidP="003F3107">
            <w:pPr>
              <w:pStyle w:val="Affb"/>
              <w:ind w:left="147" w:right="134" w:firstLine="0"/>
              <w:jc w:val="center"/>
              <w:rPr>
                <w:sz w:val="22"/>
                <w:szCs w:val="22"/>
              </w:rPr>
            </w:pPr>
            <w:r w:rsidRPr="00A5746B">
              <w:rPr>
                <w:sz w:val="22"/>
                <w:szCs w:val="22"/>
              </w:rPr>
              <w:t>отсутствует</w:t>
            </w:r>
          </w:p>
        </w:tc>
        <w:tc>
          <w:tcPr>
            <w:tcW w:w="762" w:type="pct"/>
            <w:vAlign w:val="center"/>
          </w:tcPr>
          <w:p w:rsidR="008079F3" w:rsidRPr="00A5746B" w:rsidRDefault="008079F3" w:rsidP="003F3107">
            <w:pPr>
              <w:pStyle w:val="Affb"/>
              <w:ind w:left="147" w:right="134" w:firstLine="0"/>
              <w:jc w:val="center"/>
              <w:rPr>
                <w:sz w:val="22"/>
                <w:szCs w:val="22"/>
              </w:rPr>
            </w:pPr>
            <w:r w:rsidRPr="00A5746B">
              <w:rPr>
                <w:sz w:val="22"/>
                <w:szCs w:val="22"/>
              </w:rPr>
              <w:t>Пункт</w:t>
            </w:r>
            <w:r w:rsidRPr="00A5746B">
              <w:rPr>
                <w:spacing w:val="3"/>
                <w:sz w:val="22"/>
                <w:szCs w:val="22"/>
              </w:rPr>
              <w:t xml:space="preserve"> </w:t>
            </w:r>
            <w:r w:rsidRPr="00A5746B">
              <w:rPr>
                <w:sz w:val="22"/>
                <w:szCs w:val="22"/>
              </w:rPr>
              <w:t>11</w:t>
            </w:r>
          </w:p>
        </w:tc>
      </w:tr>
      <w:tr w:rsidR="008079F3" w:rsidRPr="00A5746B" w:rsidTr="00A9789A">
        <w:trPr>
          <w:cantSplit/>
        </w:trPr>
        <w:tc>
          <w:tcPr>
            <w:tcW w:w="179" w:type="pct"/>
            <w:vAlign w:val="center"/>
          </w:tcPr>
          <w:p w:rsidR="008079F3" w:rsidRPr="00A5746B" w:rsidRDefault="008079F3" w:rsidP="008079F3">
            <w:pPr>
              <w:pStyle w:val="ab"/>
              <w:numPr>
                <w:ilvl w:val="0"/>
                <w:numId w:val="44"/>
              </w:numPr>
              <w:ind w:left="170" w:firstLine="0"/>
              <w:jc w:val="center"/>
              <w:rPr>
                <w:rFonts w:eastAsia="Times New Roman"/>
                <w:sz w:val="22"/>
                <w:lang w:eastAsia="ru-RU"/>
              </w:rPr>
            </w:pPr>
          </w:p>
        </w:tc>
        <w:tc>
          <w:tcPr>
            <w:tcW w:w="1117" w:type="pct"/>
            <w:vAlign w:val="center"/>
          </w:tcPr>
          <w:p w:rsidR="008079F3" w:rsidRPr="00A5746B" w:rsidRDefault="008079F3" w:rsidP="003F3107">
            <w:pPr>
              <w:jc w:val="center"/>
              <w:rPr>
                <w:sz w:val="22"/>
              </w:rPr>
            </w:pPr>
            <w:r w:rsidRPr="00A5746B">
              <w:rPr>
                <w:sz w:val="22"/>
              </w:rPr>
              <w:t>ООО «Яр Энерго»</w:t>
            </w:r>
          </w:p>
        </w:tc>
        <w:tc>
          <w:tcPr>
            <w:tcW w:w="1332" w:type="pct"/>
            <w:vAlign w:val="center"/>
          </w:tcPr>
          <w:p w:rsidR="008079F3" w:rsidRPr="00A5746B" w:rsidRDefault="008079F3" w:rsidP="003F3107">
            <w:pPr>
              <w:jc w:val="center"/>
              <w:rPr>
                <w:sz w:val="22"/>
              </w:rPr>
            </w:pPr>
            <w:r w:rsidRPr="00A5746B">
              <w:rPr>
                <w:sz w:val="22"/>
              </w:rPr>
              <w:t>Котельная (п.Яр, ул. Вокзальная, 21Б)</w:t>
            </w:r>
          </w:p>
        </w:tc>
        <w:tc>
          <w:tcPr>
            <w:tcW w:w="735" w:type="pct"/>
            <w:vAlign w:val="center"/>
          </w:tcPr>
          <w:p w:rsidR="008079F3" w:rsidRPr="00A5746B" w:rsidRDefault="007C6B59" w:rsidP="007C6B59">
            <w:pPr>
              <w:jc w:val="center"/>
              <w:rPr>
                <w:sz w:val="22"/>
              </w:rPr>
            </w:pPr>
            <w:r w:rsidRPr="00A5746B">
              <w:rPr>
                <w:sz w:val="22"/>
              </w:rPr>
              <w:t>Котельная</w:t>
            </w:r>
          </w:p>
        </w:tc>
        <w:tc>
          <w:tcPr>
            <w:tcW w:w="875" w:type="pct"/>
            <w:vAlign w:val="center"/>
          </w:tcPr>
          <w:p w:rsidR="008079F3" w:rsidRPr="00A5746B" w:rsidRDefault="008079F3" w:rsidP="003F3107">
            <w:pPr>
              <w:pStyle w:val="Affb"/>
              <w:ind w:left="147" w:right="134" w:firstLine="0"/>
              <w:jc w:val="center"/>
              <w:rPr>
                <w:sz w:val="22"/>
                <w:szCs w:val="22"/>
              </w:rPr>
            </w:pPr>
            <w:r w:rsidRPr="00A5746B">
              <w:rPr>
                <w:sz w:val="22"/>
                <w:szCs w:val="22"/>
              </w:rPr>
              <w:t>отсутствует</w:t>
            </w:r>
          </w:p>
        </w:tc>
        <w:tc>
          <w:tcPr>
            <w:tcW w:w="762" w:type="pct"/>
            <w:vAlign w:val="center"/>
          </w:tcPr>
          <w:p w:rsidR="008079F3" w:rsidRPr="00A5746B" w:rsidRDefault="008079F3" w:rsidP="003F3107">
            <w:pPr>
              <w:pStyle w:val="Affb"/>
              <w:ind w:left="147" w:right="134" w:firstLine="0"/>
              <w:jc w:val="center"/>
              <w:rPr>
                <w:sz w:val="22"/>
                <w:szCs w:val="22"/>
              </w:rPr>
            </w:pPr>
            <w:r w:rsidRPr="00A5746B">
              <w:rPr>
                <w:sz w:val="22"/>
                <w:szCs w:val="22"/>
              </w:rPr>
              <w:t>Пункт</w:t>
            </w:r>
            <w:r w:rsidRPr="00A5746B">
              <w:rPr>
                <w:spacing w:val="3"/>
                <w:sz w:val="22"/>
                <w:szCs w:val="22"/>
              </w:rPr>
              <w:t xml:space="preserve"> </w:t>
            </w:r>
            <w:r w:rsidRPr="00A5746B">
              <w:rPr>
                <w:sz w:val="22"/>
                <w:szCs w:val="22"/>
              </w:rPr>
              <w:t>11</w:t>
            </w:r>
          </w:p>
        </w:tc>
      </w:tr>
      <w:tr w:rsidR="008079F3" w:rsidRPr="00A5746B" w:rsidTr="003F3107">
        <w:trPr>
          <w:cantSplit/>
        </w:trPr>
        <w:tc>
          <w:tcPr>
            <w:tcW w:w="179" w:type="pct"/>
            <w:vAlign w:val="center"/>
          </w:tcPr>
          <w:p w:rsidR="008079F3" w:rsidRPr="00A5746B" w:rsidRDefault="008079F3" w:rsidP="003F3107">
            <w:pPr>
              <w:pStyle w:val="ab"/>
              <w:numPr>
                <w:ilvl w:val="0"/>
                <w:numId w:val="44"/>
              </w:numPr>
              <w:ind w:left="170" w:firstLine="0"/>
              <w:jc w:val="center"/>
              <w:rPr>
                <w:rFonts w:eastAsia="Times New Roman"/>
                <w:sz w:val="22"/>
                <w:lang w:eastAsia="ru-RU"/>
              </w:rPr>
            </w:pPr>
          </w:p>
        </w:tc>
        <w:tc>
          <w:tcPr>
            <w:tcW w:w="1117" w:type="pct"/>
            <w:vAlign w:val="center"/>
          </w:tcPr>
          <w:p w:rsidR="008079F3" w:rsidRPr="00A5746B" w:rsidRDefault="008079F3" w:rsidP="003F3107">
            <w:pPr>
              <w:jc w:val="center"/>
              <w:rPr>
                <w:sz w:val="22"/>
              </w:rPr>
            </w:pPr>
            <w:r w:rsidRPr="00A5746B">
              <w:rPr>
                <w:sz w:val="22"/>
              </w:rPr>
              <w:t>ООО «Яр Энерго»</w:t>
            </w:r>
          </w:p>
        </w:tc>
        <w:tc>
          <w:tcPr>
            <w:tcW w:w="1332" w:type="pct"/>
            <w:vAlign w:val="center"/>
          </w:tcPr>
          <w:p w:rsidR="008079F3" w:rsidRPr="00A5746B" w:rsidRDefault="008079F3" w:rsidP="003F3107">
            <w:pPr>
              <w:jc w:val="center"/>
              <w:rPr>
                <w:sz w:val="22"/>
              </w:rPr>
            </w:pPr>
            <w:r w:rsidRPr="00A5746B">
              <w:rPr>
                <w:sz w:val="22"/>
              </w:rPr>
              <w:t>Котельная (п.Яр, ул. Горького, 23)</w:t>
            </w:r>
          </w:p>
        </w:tc>
        <w:tc>
          <w:tcPr>
            <w:tcW w:w="735" w:type="pct"/>
            <w:vAlign w:val="center"/>
          </w:tcPr>
          <w:p w:rsidR="008079F3" w:rsidRPr="00A5746B" w:rsidRDefault="008079F3" w:rsidP="003F3107">
            <w:pPr>
              <w:jc w:val="center"/>
              <w:rPr>
                <w:sz w:val="22"/>
              </w:rPr>
            </w:pPr>
            <w:r w:rsidRPr="00A5746B">
              <w:rPr>
                <w:sz w:val="22"/>
              </w:rPr>
              <w:t>Котельная,</w:t>
            </w:r>
          </w:p>
          <w:p w:rsidR="008079F3" w:rsidRPr="00A5746B" w:rsidRDefault="008079F3" w:rsidP="003F3107">
            <w:pPr>
              <w:jc w:val="center"/>
              <w:rPr>
                <w:sz w:val="22"/>
              </w:rPr>
            </w:pPr>
            <w:r w:rsidRPr="00A5746B">
              <w:rPr>
                <w:sz w:val="22"/>
              </w:rPr>
              <w:t>тепловые сети</w:t>
            </w:r>
          </w:p>
        </w:tc>
        <w:tc>
          <w:tcPr>
            <w:tcW w:w="875" w:type="pct"/>
            <w:vAlign w:val="center"/>
          </w:tcPr>
          <w:p w:rsidR="008079F3" w:rsidRPr="00A5746B" w:rsidRDefault="008079F3" w:rsidP="003F3107">
            <w:pPr>
              <w:pStyle w:val="Affb"/>
              <w:ind w:left="147" w:right="134" w:firstLine="0"/>
              <w:jc w:val="center"/>
              <w:rPr>
                <w:sz w:val="22"/>
                <w:szCs w:val="22"/>
              </w:rPr>
            </w:pPr>
            <w:r w:rsidRPr="00A5746B">
              <w:rPr>
                <w:sz w:val="22"/>
                <w:szCs w:val="22"/>
              </w:rPr>
              <w:t>отсутствует</w:t>
            </w:r>
          </w:p>
        </w:tc>
        <w:tc>
          <w:tcPr>
            <w:tcW w:w="762" w:type="pct"/>
            <w:vAlign w:val="center"/>
          </w:tcPr>
          <w:p w:rsidR="008079F3" w:rsidRPr="00A5746B" w:rsidRDefault="008079F3" w:rsidP="003F3107">
            <w:pPr>
              <w:pStyle w:val="Affb"/>
              <w:ind w:left="147" w:right="134" w:firstLine="0"/>
              <w:jc w:val="center"/>
              <w:rPr>
                <w:sz w:val="22"/>
                <w:szCs w:val="22"/>
              </w:rPr>
            </w:pPr>
            <w:r w:rsidRPr="00A5746B">
              <w:rPr>
                <w:sz w:val="22"/>
                <w:szCs w:val="22"/>
              </w:rPr>
              <w:t>Пункт</w:t>
            </w:r>
            <w:r w:rsidRPr="00A5746B">
              <w:rPr>
                <w:spacing w:val="3"/>
                <w:sz w:val="22"/>
                <w:szCs w:val="22"/>
              </w:rPr>
              <w:t xml:space="preserve"> </w:t>
            </w:r>
            <w:r w:rsidRPr="00A5746B">
              <w:rPr>
                <w:sz w:val="22"/>
                <w:szCs w:val="22"/>
              </w:rPr>
              <w:t>11</w:t>
            </w:r>
          </w:p>
        </w:tc>
      </w:tr>
      <w:tr w:rsidR="008079F3" w:rsidRPr="00A5746B" w:rsidTr="00A9789A">
        <w:trPr>
          <w:cantSplit/>
        </w:trPr>
        <w:tc>
          <w:tcPr>
            <w:tcW w:w="179" w:type="pct"/>
            <w:vAlign w:val="center"/>
          </w:tcPr>
          <w:p w:rsidR="008079F3" w:rsidRPr="00A5746B" w:rsidRDefault="008079F3" w:rsidP="008079F3">
            <w:pPr>
              <w:pStyle w:val="ab"/>
              <w:numPr>
                <w:ilvl w:val="0"/>
                <w:numId w:val="44"/>
              </w:numPr>
              <w:ind w:left="170" w:firstLine="0"/>
              <w:jc w:val="center"/>
              <w:rPr>
                <w:rFonts w:eastAsia="Times New Roman"/>
                <w:sz w:val="22"/>
                <w:lang w:eastAsia="ru-RU"/>
              </w:rPr>
            </w:pPr>
          </w:p>
        </w:tc>
        <w:tc>
          <w:tcPr>
            <w:tcW w:w="1117" w:type="pct"/>
            <w:vAlign w:val="center"/>
          </w:tcPr>
          <w:p w:rsidR="008079F3" w:rsidRPr="00A5746B" w:rsidRDefault="008079F3" w:rsidP="003F3107">
            <w:pPr>
              <w:jc w:val="center"/>
              <w:rPr>
                <w:rFonts w:eastAsia="Times New Roman"/>
                <w:sz w:val="22"/>
                <w:lang w:eastAsia="ru-RU"/>
              </w:rPr>
            </w:pPr>
            <w:r w:rsidRPr="00A5746B">
              <w:rPr>
                <w:rFonts w:eastAsia="Times New Roman"/>
                <w:sz w:val="22"/>
                <w:lang w:eastAsia="ru-RU"/>
              </w:rPr>
              <w:t>Кировский территориальный уч</w:t>
            </w:r>
            <w:r w:rsidRPr="00A5746B">
              <w:rPr>
                <w:rFonts w:eastAsia="Times New Roman"/>
                <w:sz w:val="22"/>
                <w:lang w:eastAsia="ru-RU"/>
              </w:rPr>
              <w:t>а</w:t>
            </w:r>
            <w:r w:rsidRPr="00A5746B">
              <w:rPr>
                <w:rFonts w:eastAsia="Times New Roman"/>
                <w:sz w:val="22"/>
                <w:lang w:eastAsia="ru-RU"/>
              </w:rPr>
              <w:t>сток ГДТВ</w:t>
            </w:r>
          </w:p>
        </w:tc>
        <w:tc>
          <w:tcPr>
            <w:tcW w:w="1332" w:type="pct"/>
            <w:vAlign w:val="center"/>
          </w:tcPr>
          <w:p w:rsidR="008079F3" w:rsidRPr="00A5746B" w:rsidRDefault="008079F3" w:rsidP="003F3107">
            <w:pPr>
              <w:jc w:val="center"/>
              <w:rPr>
                <w:rFonts w:eastAsia="Times New Roman"/>
                <w:sz w:val="22"/>
                <w:lang w:eastAsia="ru-RU"/>
              </w:rPr>
            </w:pPr>
            <w:r w:rsidRPr="00A5746B">
              <w:rPr>
                <w:rFonts w:eastAsia="Times New Roman"/>
                <w:sz w:val="22"/>
                <w:lang w:eastAsia="ru-RU"/>
              </w:rPr>
              <w:t>п. Яр, пер. Яр-пост, 1-1а</w:t>
            </w:r>
          </w:p>
        </w:tc>
        <w:tc>
          <w:tcPr>
            <w:tcW w:w="735" w:type="pct"/>
            <w:vAlign w:val="center"/>
          </w:tcPr>
          <w:p w:rsidR="008079F3" w:rsidRPr="00A5746B" w:rsidRDefault="008079F3" w:rsidP="003F3107">
            <w:pPr>
              <w:jc w:val="center"/>
              <w:rPr>
                <w:sz w:val="22"/>
              </w:rPr>
            </w:pPr>
            <w:r w:rsidRPr="00A5746B">
              <w:rPr>
                <w:sz w:val="22"/>
              </w:rPr>
              <w:t>Котельная,</w:t>
            </w:r>
          </w:p>
          <w:p w:rsidR="008079F3" w:rsidRPr="00A5746B" w:rsidRDefault="008079F3" w:rsidP="003F3107">
            <w:pPr>
              <w:jc w:val="center"/>
              <w:rPr>
                <w:sz w:val="22"/>
              </w:rPr>
            </w:pPr>
            <w:r w:rsidRPr="00A5746B">
              <w:rPr>
                <w:sz w:val="22"/>
              </w:rPr>
              <w:t>тепловые сети</w:t>
            </w:r>
          </w:p>
        </w:tc>
        <w:tc>
          <w:tcPr>
            <w:tcW w:w="875" w:type="pct"/>
            <w:vAlign w:val="center"/>
          </w:tcPr>
          <w:p w:rsidR="008079F3" w:rsidRPr="00A5746B" w:rsidRDefault="008079F3" w:rsidP="003F3107">
            <w:pPr>
              <w:pStyle w:val="Affb"/>
              <w:ind w:left="147" w:right="134" w:firstLine="0"/>
              <w:jc w:val="center"/>
              <w:rPr>
                <w:sz w:val="22"/>
                <w:szCs w:val="22"/>
              </w:rPr>
            </w:pPr>
            <w:r w:rsidRPr="00A5746B">
              <w:rPr>
                <w:sz w:val="22"/>
                <w:szCs w:val="22"/>
              </w:rPr>
              <w:t>отсутствует</w:t>
            </w:r>
          </w:p>
        </w:tc>
        <w:tc>
          <w:tcPr>
            <w:tcW w:w="762" w:type="pct"/>
            <w:vAlign w:val="center"/>
          </w:tcPr>
          <w:p w:rsidR="008079F3" w:rsidRPr="00A5746B" w:rsidRDefault="008079F3" w:rsidP="003F3107">
            <w:pPr>
              <w:pStyle w:val="Affb"/>
              <w:ind w:left="147" w:right="134" w:firstLine="0"/>
              <w:jc w:val="center"/>
              <w:rPr>
                <w:sz w:val="22"/>
                <w:szCs w:val="22"/>
              </w:rPr>
            </w:pPr>
            <w:r w:rsidRPr="00A5746B">
              <w:rPr>
                <w:sz w:val="22"/>
                <w:szCs w:val="22"/>
              </w:rPr>
              <w:t>Пункт</w:t>
            </w:r>
            <w:r w:rsidRPr="00A5746B">
              <w:rPr>
                <w:spacing w:val="3"/>
                <w:sz w:val="22"/>
                <w:szCs w:val="22"/>
              </w:rPr>
              <w:t xml:space="preserve"> </w:t>
            </w:r>
            <w:r w:rsidRPr="00A5746B">
              <w:rPr>
                <w:sz w:val="22"/>
                <w:szCs w:val="22"/>
              </w:rPr>
              <w:t>11</w:t>
            </w:r>
          </w:p>
        </w:tc>
      </w:tr>
      <w:tr w:rsidR="008079F3" w:rsidRPr="00A5746B" w:rsidTr="00A9789A">
        <w:trPr>
          <w:cantSplit/>
        </w:trPr>
        <w:tc>
          <w:tcPr>
            <w:tcW w:w="179" w:type="pct"/>
            <w:vAlign w:val="center"/>
          </w:tcPr>
          <w:p w:rsidR="008079F3" w:rsidRPr="00A5746B" w:rsidRDefault="008079F3" w:rsidP="008079F3">
            <w:pPr>
              <w:pStyle w:val="ab"/>
              <w:numPr>
                <w:ilvl w:val="0"/>
                <w:numId w:val="44"/>
              </w:numPr>
              <w:ind w:left="170" w:firstLine="0"/>
              <w:jc w:val="center"/>
              <w:rPr>
                <w:rFonts w:eastAsia="Times New Roman"/>
                <w:sz w:val="22"/>
                <w:lang w:eastAsia="ru-RU"/>
              </w:rPr>
            </w:pPr>
          </w:p>
        </w:tc>
        <w:tc>
          <w:tcPr>
            <w:tcW w:w="1117" w:type="pct"/>
            <w:vAlign w:val="center"/>
          </w:tcPr>
          <w:p w:rsidR="008079F3" w:rsidRPr="00A5746B" w:rsidRDefault="008079F3" w:rsidP="003F3107">
            <w:pPr>
              <w:jc w:val="center"/>
              <w:rPr>
                <w:sz w:val="22"/>
              </w:rPr>
            </w:pPr>
            <w:r w:rsidRPr="00A5746B">
              <w:rPr>
                <w:sz w:val="22"/>
              </w:rPr>
              <w:t>ООО «Удмуртская Теплоснабж</w:t>
            </w:r>
            <w:r w:rsidRPr="00A5746B">
              <w:rPr>
                <w:sz w:val="22"/>
              </w:rPr>
              <w:t>а</w:t>
            </w:r>
            <w:r w:rsidRPr="00A5746B">
              <w:rPr>
                <w:sz w:val="22"/>
              </w:rPr>
              <w:t>ющая Компания»</w:t>
            </w:r>
          </w:p>
        </w:tc>
        <w:tc>
          <w:tcPr>
            <w:tcW w:w="1332" w:type="pct"/>
            <w:vAlign w:val="center"/>
          </w:tcPr>
          <w:p w:rsidR="008079F3" w:rsidRPr="00A5746B" w:rsidRDefault="00504481" w:rsidP="003F3107">
            <w:pPr>
              <w:jc w:val="center"/>
              <w:rPr>
                <w:sz w:val="22"/>
              </w:rPr>
            </w:pPr>
            <w:r>
              <w:rPr>
                <w:sz w:val="22"/>
              </w:rPr>
              <w:t>Котельная</w:t>
            </w:r>
            <w:r w:rsidR="008079F3" w:rsidRPr="00A5746B">
              <w:rPr>
                <w:sz w:val="22"/>
              </w:rPr>
              <w:t xml:space="preserve"> (с.Пудем, ул. Горького, 49а, А)</w:t>
            </w:r>
          </w:p>
        </w:tc>
        <w:tc>
          <w:tcPr>
            <w:tcW w:w="735" w:type="pct"/>
            <w:vAlign w:val="center"/>
          </w:tcPr>
          <w:p w:rsidR="008079F3" w:rsidRPr="00A5746B" w:rsidRDefault="008079F3" w:rsidP="003F3107">
            <w:pPr>
              <w:jc w:val="center"/>
              <w:rPr>
                <w:sz w:val="22"/>
              </w:rPr>
            </w:pPr>
            <w:r w:rsidRPr="00A5746B">
              <w:rPr>
                <w:sz w:val="22"/>
              </w:rPr>
              <w:t>Котельная,</w:t>
            </w:r>
          </w:p>
          <w:p w:rsidR="008079F3" w:rsidRPr="00A5746B" w:rsidRDefault="008079F3" w:rsidP="003F3107">
            <w:pPr>
              <w:jc w:val="center"/>
              <w:rPr>
                <w:sz w:val="22"/>
              </w:rPr>
            </w:pPr>
            <w:r w:rsidRPr="00A5746B">
              <w:rPr>
                <w:sz w:val="22"/>
              </w:rPr>
              <w:t>тепловые сети</w:t>
            </w:r>
          </w:p>
        </w:tc>
        <w:tc>
          <w:tcPr>
            <w:tcW w:w="875" w:type="pct"/>
            <w:vAlign w:val="center"/>
          </w:tcPr>
          <w:p w:rsidR="008079F3" w:rsidRPr="00A5746B" w:rsidRDefault="008079F3" w:rsidP="003F3107">
            <w:pPr>
              <w:pStyle w:val="Affb"/>
              <w:ind w:left="147" w:right="134" w:firstLine="0"/>
              <w:jc w:val="center"/>
              <w:rPr>
                <w:sz w:val="22"/>
                <w:szCs w:val="22"/>
              </w:rPr>
            </w:pPr>
            <w:r w:rsidRPr="00A5746B">
              <w:rPr>
                <w:sz w:val="22"/>
                <w:szCs w:val="22"/>
              </w:rPr>
              <w:t>отсутствует</w:t>
            </w:r>
          </w:p>
        </w:tc>
        <w:tc>
          <w:tcPr>
            <w:tcW w:w="762" w:type="pct"/>
            <w:vAlign w:val="center"/>
          </w:tcPr>
          <w:p w:rsidR="008079F3" w:rsidRPr="00A5746B" w:rsidRDefault="008079F3" w:rsidP="003F3107">
            <w:pPr>
              <w:pStyle w:val="Affb"/>
              <w:ind w:left="147" w:right="134" w:firstLine="0"/>
              <w:jc w:val="center"/>
              <w:rPr>
                <w:sz w:val="22"/>
                <w:szCs w:val="22"/>
              </w:rPr>
            </w:pPr>
            <w:r w:rsidRPr="00A5746B">
              <w:rPr>
                <w:sz w:val="22"/>
                <w:szCs w:val="22"/>
              </w:rPr>
              <w:t>Пункт</w:t>
            </w:r>
            <w:r w:rsidRPr="00A5746B">
              <w:rPr>
                <w:spacing w:val="3"/>
                <w:sz w:val="22"/>
                <w:szCs w:val="22"/>
              </w:rPr>
              <w:t xml:space="preserve"> </w:t>
            </w:r>
            <w:r w:rsidRPr="00A5746B">
              <w:rPr>
                <w:sz w:val="22"/>
                <w:szCs w:val="22"/>
              </w:rPr>
              <w:t>11</w:t>
            </w:r>
          </w:p>
        </w:tc>
      </w:tr>
      <w:tr w:rsidR="008079F3" w:rsidRPr="00A5746B" w:rsidTr="00A9789A">
        <w:trPr>
          <w:cantSplit/>
        </w:trPr>
        <w:tc>
          <w:tcPr>
            <w:tcW w:w="179" w:type="pct"/>
            <w:vAlign w:val="center"/>
          </w:tcPr>
          <w:p w:rsidR="008079F3" w:rsidRPr="00A5746B" w:rsidRDefault="008079F3" w:rsidP="008079F3">
            <w:pPr>
              <w:pStyle w:val="ab"/>
              <w:numPr>
                <w:ilvl w:val="0"/>
                <w:numId w:val="44"/>
              </w:numPr>
              <w:ind w:left="170" w:firstLine="0"/>
              <w:jc w:val="center"/>
              <w:rPr>
                <w:rFonts w:eastAsia="Times New Roman"/>
                <w:sz w:val="22"/>
                <w:lang w:eastAsia="ru-RU"/>
              </w:rPr>
            </w:pPr>
          </w:p>
        </w:tc>
        <w:tc>
          <w:tcPr>
            <w:tcW w:w="1117" w:type="pct"/>
            <w:vAlign w:val="center"/>
          </w:tcPr>
          <w:p w:rsidR="008079F3" w:rsidRPr="00A5746B" w:rsidRDefault="008079F3" w:rsidP="003F3107">
            <w:pPr>
              <w:jc w:val="center"/>
              <w:rPr>
                <w:sz w:val="22"/>
              </w:rPr>
            </w:pPr>
            <w:r w:rsidRPr="00A5746B">
              <w:rPr>
                <w:sz w:val="22"/>
              </w:rPr>
              <w:t>ООО «Удмуртская Теплоснабж</w:t>
            </w:r>
            <w:r w:rsidRPr="00A5746B">
              <w:rPr>
                <w:sz w:val="22"/>
              </w:rPr>
              <w:t>а</w:t>
            </w:r>
            <w:r w:rsidRPr="00A5746B">
              <w:rPr>
                <w:sz w:val="22"/>
              </w:rPr>
              <w:t>ющая Компания»</w:t>
            </w:r>
          </w:p>
        </w:tc>
        <w:tc>
          <w:tcPr>
            <w:tcW w:w="1332" w:type="pct"/>
            <w:vAlign w:val="center"/>
          </w:tcPr>
          <w:p w:rsidR="008079F3" w:rsidRPr="00A5746B" w:rsidRDefault="008079F3" w:rsidP="003F3107">
            <w:pPr>
              <w:jc w:val="center"/>
              <w:rPr>
                <w:sz w:val="22"/>
              </w:rPr>
            </w:pPr>
            <w:r w:rsidRPr="00A5746B">
              <w:rPr>
                <w:sz w:val="22"/>
              </w:rPr>
              <w:t>Котельная (с.Никольское, ул. Централ</w:t>
            </w:r>
            <w:r w:rsidRPr="00A5746B">
              <w:rPr>
                <w:sz w:val="22"/>
              </w:rPr>
              <w:t>ь</w:t>
            </w:r>
            <w:r w:rsidRPr="00A5746B">
              <w:rPr>
                <w:sz w:val="22"/>
              </w:rPr>
              <w:t>ная, 4)</w:t>
            </w:r>
          </w:p>
        </w:tc>
        <w:tc>
          <w:tcPr>
            <w:tcW w:w="735" w:type="pct"/>
            <w:vAlign w:val="center"/>
          </w:tcPr>
          <w:p w:rsidR="008079F3" w:rsidRPr="00A5746B" w:rsidRDefault="008079F3" w:rsidP="003F3107">
            <w:pPr>
              <w:jc w:val="center"/>
              <w:rPr>
                <w:sz w:val="22"/>
              </w:rPr>
            </w:pPr>
            <w:r w:rsidRPr="00A5746B">
              <w:rPr>
                <w:sz w:val="22"/>
              </w:rPr>
              <w:t>Котельная,</w:t>
            </w:r>
          </w:p>
          <w:p w:rsidR="008079F3" w:rsidRPr="00A5746B" w:rsidRDefault="008079F3" w:rsidP="003F3107">
            <w:pPr>
              <w:jc w:val="center"/>
              <w:rPr>
                <w:sz w:val="22"/>
              </w:rPr>
            </w:pPr>
            <w:r w:rsidRPr="00A5746B">
              <w:rPr>
                <w:sz w:val="22"/>
              </w:rPr>
              <w:t>тепловые сети</w:t>
            </w:r>
          </w:p>
        </w:tc>
        <w:tc>
          <w:tcPr>
            <w:tcW w:w="875" w:type="pct"/>
            <w:vAlign w:val="center"/>
          </w:tcPr>
          <w:p w:rsidR="008079F3" w:rsidRPr="00A5746B" w:rsidRDefault="008079F3" w:rsidP="003F3107">
            <w:pPr>
              <w:pStyle w:val="Affb"/>
              <w:ind w:left="147" w:right="134" w:firstLine="0"/>
              <w:jc w:val="center"/>
              <w:rPr>
                <w:sz w:val="22"/>
                <w:szCs w:val="22"/>
              </w:rPr>
            </w:pPr>
            <w:r w:rsidRPr="00A5746B">
              <w:rPr>
                <w:sz w:val="22"/>
                <w:szCs w:val="22"/>
              </w:rPr>
              <w:t>отсутствует</w:t>
            </w:r>
          </w:p>
        </w:tc>
        <w:tc>
          <w:tcPr>
            <w:tcW w:w="762" w:type="pct"/>
            <w:vAlign w:val="center"/>
          </w:tcPr>
          <w:p w:rsidR="008079F3" w:rsidRPr="00A5746B" w:rsidRDefault="008079F3" w:rsidP="003F3107">
            <w:pPr>
              <w:pStyle w:val="Affb"/>
              <w:ind w:left="147" w:right="134" w:firstLine="0"/>
              <w:jc w:val="center"/>
              <w:rPr>
                <w:sz w:val="22"/>
                <w:szCs w:val="22"/>
              </w:rPr>
            </w:pPr>
            <w:r w:rsidRPr="00A5746B">
              <w:rPr>
                <w:sz w:val="22"/>
                <w:szCs w:val="22"/>
              </w:rPr>
              <w:t>Пункт</w:t>
            </w:r>
            <w:r w:rsidRPr="00A5746B">
              <w:rPr>
                <w:spacing w:val="3"/>
                <w:sz w:val="22"/>
                <w:szCs w:val="22"/>
              </w:rPr>
              <w:t xml:space="preserve"> </w:t>
            </w:r>
            <w:r w:rsidRPr="00A5746B">
              <w:rPr>
                <w:sz w:val="22"/>
                <w:szCs w:val="22"/>
              </w:rPr>
              <w:t>11</w:t>
            </w:r>
          </w:p>
        </w:tc>
      </w:tr>
      <w:tr w:rsidR="008079F3" w:rsidRPr="00A5746B" w:rsidTr="00A9789A">
        <w:trPr>
          <w:cantSplit/>
        </w:trPr>
        <w:tc>
          <w:tcPr>
            <w:tcW w:w="179" w:type="pct"/>
            <w:vAlign w:val="center"/>
          </w:tcPr>
          <w:p w:rsidR="008079F3" w:rsidRPr="00A5746B" w:rsidRDefault="008079F3" w:rsidP="008079F3">
            <w:pPr>
              <w:pStyle w:val="ab"/>
              <w:numPr>
                <w:ilvl w:val="0"/>
                <w:numId w:val="44"/>
              </w:numPr>
              <w:ind w:left="170" w:firstLine="0"/>
              <w:jc w:val="center"/>
              <w:rPr>
                <w:rFonts w:eastAsia="Times New Roman"/>
                <w:sz w:val="22"/>
                <w:lang w:eastAsia="ru-RU"/>
              </w:rPr>
            </w:pPr>
          </w:p>
        </w:tc>
        <w:tc>
          <w:tcPr>
            <w:tcW w:w="1117" w:type="pct"/>
            <w:vAlign w:val="center"/>
          </w:tcPr>
          <w:p w:rsidR="008079F3" w:rsidRPr="00A5746B" w:rsidRDefault="008079F3" w:rsidP="003F3107">
            <w:pPr>
              <w:jc w:val="center"/>
              <w:rPr>
                <w:sz w:val="22"/>
              </w:rPr>
            </w:pPr>
            <w:r w:rsidRPr="00A5746B">
              <w:rPr>
                <w:sz w:val="22"/>
              </w:rPr>
              <w:t>ООО «Удмуртская Теплоснабж</w:t>
            </w:r>
            <w:r w:rsidRPr="00A5746B">
              <w:rPr>
                <w:sz w:val="22"/>
              </w:rPr>
              <w:t>а</w:t>
            </w:r>
            <w:r w:rsidRPr="00A5746B">
              <w:rPr>
                <w:sz w:val="22"/>
              </w:rPr>
              <w:t>ющая Компания»</w:t>
            </w:r>
          </w:p>
        </w:tc>
        <w:tc>
          <w:tcPr>
            <w:tcW w:w="1332" w:type="pct"/>
            <w:vAlign w:val="center"/>
          </w:tcPr>
          <w:p w:rsidR="008079F3" w:rsidRPr="00A5746B" w:rsidRDefault="008079F3" w:rsidP="003F3107">
            <w:pPr>
              <w:jc w:val="center"/>
              <w:rPr>
                <w:sz w:val="22"/>
              </w:rPr>
            </w:pPr>
            <w:r w:rsidRPr="00A5746B">
              <w:rPr>
                <w:sz w:val="22"/>
              </w:rPr>
              <w:t>Котельная (с.Елово, ул. Школьная, 11а)</w:t>
            </w:r>
          </w:p>
        </w:tc>
        <w:tc>
          <w:tcPr>
            <w:tcW w:w="735" w:type="pct"/>
            <w:vAlign w:val="center"/>
          </w:tcPr>
          <w:p w:rsidR="008079F3" w:rsidRPr="00A5746B" w:rsidRDefault="008079F3" w:rsidP="003F3107">
            <w:pPr>
              <w:jc w:val="center"/>
              <w:rPr>
                <w:sz w:val="22"/>
              </w:rPr>
            </w:pPr>
            <w:r w:rsidRPr="00A5746B">
              <w:rPr>
                <w:sz w:val="22"/>
              </w:rPr>
              <w:t>Котельная,</w:t>
            </w:r>
          </w:p>
          <w:p w:rsidR="008079F3" w:rsidRPr="00A5746B" w:rsidRDefault="008079F3" w:rsidP="003F3107">
            <w:pPr>
              <w:jc w:val="center"/>
              <w:rPr>
                <w:sz w:val="22"/>
              </w:rPr>
            </w:pPr>
            <w:r w:rsidRPr="00A5746B">
              <w:rPr>
                <w:sz w:val="22"/>
              </w:rPr>
              <w:t>тепловые сети</w:t>
            </w:r>
          </w:p>
        </w:tc>
        <w:tc>
          <w:tcPr>
            <w:tcW w:w="875" w:type="pct"/>
            <w:vAlign w:val="center"/>
          </w:tcPr>
          <w:p w:rsidR="008079F3" w:rsidRPr="00A5746B" w:rsidRDefault="008079F3" w:rsidP="003F3107">
            <w:pPr>
              <w:pStyle w:val="Affb"/>
              <w:ind w:left="147" w:right="134" w:firstLine="0"/>
              <w:jc w:val="center"/>
              <w:rPr>
                <w:sz w:val="22"/>
                <w:szCs w:val="22"/>
              </w:rPr>
            </w:pPr>
            <w:r w:rsidRPr="00A5746B">
              <w:rPr>
                <w:sz w:val="22"/>
                <w:szCs w:val="22"/>
              </w:rPr>
              <w:t>отсутствует</w:t>
            </w:r>
          </w:p>
        </w:tc>
        <w:tc>
          <w:tcPr>
            <w:tcW w:w="762" w:type="pct"/>
            <w:vAlign w:val="center"/>
          </w:tcPr>
          <w:p w:rsidR="008079F3" w:rsidRPr="00A5746B" w:rsidRDefault="008079F3" w:rsidP="003F3107">
            <w:pPr>
              <w:pStyle w:val="Affb"/>
              <w:ind w:left="147" w:right="134" w:firstLine="0"/>
              <w:jc w:val="center"/>
              <w:rPr>
                <w:sz w:val="22"/>
                <w:szCs w:val="22"/>
              </w:rPr>
            </w:pPr>
            <w:r w:rsidRPr="00A5746B">
              <w:rPr>
                <w:sz w:val="22"/>
                <w:szCs w:val="22"/>
              </w:rPr>
              <w:t>Пункт</w:t>
            </w:r>
            <w:r w:rsidRPr="00A5746B">
              <w:rPr>
                <w:spacing w:val="3"/>
                <w:sz w:val="22"/>
                <w:szCs w:val="22"/>
              </w:rPr>
              <w:t xml:space="preserve"> </w:t>
            </w:r>
            <w:r w:rsidRPr="00A5746B">
              <w:rPr>
                <w:sz w:val="22"/>
                <w:szCs w:val="22"/>
              </w:rPr>
              <w:t>11</w:t>
            </w:r>
          </w:p>
        </w:tc>
      </w:tr>
      <w:tr w:rsidR="008079F3" w:rsidRPr="00A5746B" w:rsidTr="00A9789A">
        <w:trPr>
          <w:cantSplit/>
        </w:trPr>
        <w:tc>
          <w:tcPr>
            <w:tcW w:w="179" w:type="pct"/>
            <w:vAlign w:val="center"/>
          </w:tcPr>
          <w:p w:rsidR="008079F3" w:rsidRPr="00A5746B" w:rsidRDefault="008079F3" w:rsidP="008079F3">
            <w:pPr>
              <w:pStyle w:val="ab"/>
              <w:numPr>
                <w:ilvl w:val="0"/>
                <w:numId w:val="44"/>
              </w:numPr>
              <w:ind w:left="170" w:firstLine="0"/>
              <w:jc w:val="center"/>
              <w:rPr>
                <w:rFonts w:eastAsia="Times New Roman"/>
                <w:sz w:val="22"/>
                <w:lang w:eastAsia="ru-RU"/>
              </w:rPr>
            </w:pPr>
          </w:p>
        </w:tc>
        <w:tc>
          <w:tcPr>
            <w:tcW w:w="1117" w:type="pct"/>
            <w:vAlign w:val="center"/>
          </w:tcPr>
          <w:p w:rsidR="008079F3" w:rsidRPr="00A5746B" w:rsidRDefault="008079F3" w:rsidP="003F3107">
            <w:pPr>
              <w:jc w:val="center"/>
              <w:rPr>
                <w:sz w:val="22"/>
              </w:rPr>
            </w:pPr>
            <w:r w:rsidRPr="00A5746B">
              <w:rPr>
                <w:sz w:val="22"/>
              </w:rPr>
              <w:t>ООО «Удмуртская Теплоснабж</w:t>
            </w:r>
            <w:r w:rsidRPr="00A5746B">
              <w:rPr>
                <w:sz w:val="22"/>
              </w:rPr>
              <w:t>а</w:t>
            </w:r>
            <w:r w:rsidRPr="00A5746B">
              <w:rPr>
                <w:sz w:val="22"/>
              </w:rPr>
              <w:t>ющая Компания»</w:t>
            </w:r>
          </w:p>
        </w:tc>
        <w:tc>
          <w:tcPr>
            <w:tcW w:w="1332" w:type="pct"/>
            <w:vAlign w:val="center"/>
          </w:tcPr>
          <w:p w:rsidR="008079F3" w:rsidRPr="00A5746B" w:rsidRDefault="008079F3" w:rsidP="003F3107">
            <w:pPr>
              <w:jc w:val="center"/>
              <w:rPr>
                <w:sz w:val="22"/>
              </w:rPr>
            </w:pPr>
            <w:r w:rsidRPr="00A5746B">
              <w:rPr>
                <w:sz w:val="22"/>
              </w:rPr>
              <w:t>Котельная (п.Яр, ул. Пролетарская, 14)</w:t>
            </w:r>
          </w:p>
        </w:tc>
        <w:tc>
          <w:tcPr>
            <w:tcW w:w="735" w:type="pct"/>
            <w:vAlign w:val="center"/>
          </w:tcPr>
          <w:p w:rsidR="008079F3" w:rsidRPr="00A5746B" w:rsidRDefault="008079F3" w:rsidP="003F3107">
            <w:pPr>
              <w:jc w:val="center"/>
              <w:rPr>
                <w:sz w:val="22"/>
              </w:rPr>
            </w:pPr>
            <w:r w:rsidRPr="00A5746B">
              <w:rPr>
                <w:sz w:val="22"/>
              </w:rPr>
              <w:t>Котельная,</w:t>
            </w:r>
          </w:p>
          <w:p w:rsidR="008079F3" w:rsidRPr="00A5746B" w:rsidRDefault="008079F3" w:rsidP="003F3107">
            <w:pPr>
              <w:jc w:val="center"/>
              <w:rPr>
                <w:sz w:val="22"/>
              </w:rPr>
            </w:pPr>
            <w:r w:rsidRPr="00A5746B">
              <w:rPr>
                <w:sz w:val="22"/>
              </w:rPr>
              <w:t>тепловые сети</w:t>
            </w:r>
          </w:p>
        </w:tc>
        <w:tc>
          <w:tcPr>
            <w:tcW w:w="875" w:type="pct"/>
            <w:vAlign w:val="center"/>
          </w:tcPr>
          <w:p w:rsidR="008079F3" w:rsidRPr="00A5746B" w:rsidRDefault="008079F3" w:rsidP="003F3107">
            <w:pPr>
              <w:pStyle w:val="Affb"/>
              <w:ind w:left="147" w:right="134" w:firstLine="0"/>
              <w:jc w:val="center"/>
              <w:rPr>
                <w:sz w:val="22"/>
                <w:szCs w:val="22"/>
              </w:rPr>
            </w:pPr>
            <w:r w:rsidRPr="00A5746B">
              <w:rPr>
                <w:sz w:val="22"/>
                <w:szCs w:val="22"/>
              </w:rPr>
              <w:t>отсутствует</w:t>
            </w:r>
          </w:p>
        </w:tc>
        <w:tc>
          <w:tcPr>
            <w:tcW w:w="762" w:type="pct"/>
            <w:vAlign w:val="center"/>
          </w:tcPr>
          <w:p w:rsidR="008079F3" w:rsidRPr="00A5746B" w:rsidRDefault="008079F3" w:rsidP="003F3107">
            <w:pPr>
              <w:pStyle w:val="Affb"/>
              <w:ind w:left="147" w:right="134" w:firstLine="0"/>
              <w:jc w:val="center"/>
              <w:rPr>
                <w:sz w:val="22"/>
                <w:szCs w:val="22"/>
              </w:rPr>
            </w:pPr>
            <w:r w:rsidRPr="00A5746B">
              <w:rPr>
                <w:sz w:val="22"/>
                <w:szCs w:val="22"/>
              </w:rPr>
              <w:t>Пункт</w:t>
            </w:r>
            <w:r w:rsidRPr="00A5746B">
              <w:rPr>
                <w:spacing w:val="3"/>
                <w:sz w:val="22"/>
                <w:szCs w:val="22"/>
              </w:rPr>
              <w:t xml:space="preserve"> </w:t>
            </w:r>
            <w:r w:rsidRPr="00A5746B">
              <w:rPr>
                <w:sz w:val="22"/>
                <w:szCs w:val="22"/>
              </w:rPr>
              <w:t>11</w:t>
            </w:r>
          </w:p>
        </w:tc>
      </w:tr>
    </w:tbl>
    <w:p w:rsidR="00583C2F" w:rsidRPr="00A5746B" w:rsidRDefault="00583C2F" w:rsidP="00583C2F">
      <w:pPr>
        <w:pStyle w:val="Affb"/>
        <w:ind w:firstLine="0"/>
        <w:rPr>
          <w:rStyle w:val="ed"/>
          <w:sz w:val="22"/>
        </w:rPr>
      </w:pPr>
      <w:r w:rsidRPr="00A5746B">
        <w:rPr>
          <w:rStyle w:val="ed"/>
          <w:sz w:val="22"/>
        </w:rPr>
        <w:t xml:space="preserve">* - </w:t>
      </w:r>
      <w:r w:rsidRPr="00A5746B">
        <w:rPr>
          <w:sz w:val="20"/>
          <w:szCs w:val="22"/>
        </w:rPr>
        <w:t>Пункт</w:t>
      </w:r>
      <w:r w:rsidRPr="00A5746B">
        <w:rPr>
          <w:spacing w:val="3"/>
          <w:sz w:val="20"/>
          <w:szCs w:val="22"/>
        </w:rPr>
        <w:t xml:space="preserve"> </w:t>
      </w:r>
      <w:r w:rsidRPr="00A5746B">
        <w:rPr>
          <w:sz w:val="20"/>
          <w:szCs w:val="22"/>
        </w:rPr>
        <w:t xml:space="preserve">11 Критериев и порядка определения единой теплоснабжающей организации, утвержденных </w:t>
      </w:r>
      <w:r w:rsidRPr="00A5746B">
        <w:rPr>
          <w:rStyle w:val="ed"/>
          <w:sz w:val="22"/>
        </w:rPr>
        <w:t>Постановлением Правительства РФ от 08.08.2012 N 808 (ред. от 25.11.2021) «Об организации теплоснабжения в Российской Федерации и о внесении изменений в некоторые акты Правительства Российской Федерации» (в ред. Постановления Правительства РФ от 22.05.2019 N 637)</w:t>
      </w:r>
    </w:p>
    <w:p w:rsidR="009C1728" w:rsidRPr="00A5746B" w:rsidRDefault="009C1728" w:rsidP="0006129B">
      <w:pPr>
        <w:pStyle w:val="21"/>
        <w:spacing w:line="240" w:lineRule="auto"/>
        <w:rPr>
          <w:rStyle w:val="ed"/>
        </w:rPr>
        <w:sectPr w:rsidR="009C1728" w:rsidRPr="00A5746B" w:rsidSect="009C1728">
          <w:pgSz w:w="16838" w:h="11906" w:orient="landscape"/>
          <w:pgMar w:top="851" w:right="1134" w:bottom="1134" w:left="1134" w:header="708" w:footer="708" w:gutter="0"/>
          <w:cols w:space="708"/>
          <w:docGrid w:linePitch="360"/>
        </w:sectPr>
      </w:pPr>
    </w:p>
    <w:p w:rsidR="005F699F" w:rsidRPr="00A5746B" w:rsidRDefault="00CC521F" w:rsidP="0006129B">
      <w:pPr>
        <w:pStyle w:val="21"/>
        <w:spacing w:line="240" w:lineRule="auto"/>
        <w:rPr>
          <w:rStyle w:val="ed"/>
        </w:rPr>
      </w:pPr>
      <w:bookmarkStart w:id="315" w:name="_Toc121588593"/>
      <w:r w:rsidRPr="00A5746B">
        <w:rPr>
          <w:rStyle w:val="ed"/>
        </w:rPr>
        <w:lastRenderedPageBreak/>
        <w:t>15.3</w:t>
      </w:r>
      <w:r w:rsidR="00A12BBB" w:rsidRPr="00A5746B">
        <w:rPr>
          <w:rStyle w:val="ed"/>
        </w:rPr>
        <w:t xml:space="preserve"> </w:t>
      </w:r>
      <w:r w:rsidRPr="00A5746B">
        <w:rPr>
          <w:rStyle w:val="ed"/>
        </w:rPr>
        <w:t>О</w:t>
      </w:r>
      <w:r w:rsidR="00CE6763" w:rsidRPr="00A5746B">
        <w:rPr>
          <w:rStyle w:val="ed"/>
        </w:rPr>
        <w:t>снования, в том числе критерии, в соответствии с которыми теплоснабжа</w:t>
      </w:r>
      <w:r w:rsidR="00CE6763" w:rsidRPr="00A5746B">
        <w:rPr>
          <w:rStyle w:val="ed"/>
        </w:rPr>
        <w:t>ю</w:t>
      </w:r>
      <w:r w:rsidR="00CE6763" w:rsidRPr="00A5746B">
        <w:rPr>
          <w:rStyle w:val="ed"/>
        </w:rPr>
        <w:t>щей организации присвоен статус единой теплоснабжающей организации</w:t>
      </w:r>
      <w:bookmarkEnd w:id="315"/>
    </w:p>
    <w:p w:rsidR="00302B66" w:rsidRPr="00A5746B" w:rsidRDefault="00302B66" w:rsidP="0006129B">
      <w:pPr>
        <w:ind w:firstLine="567"/>
        <w:rPr>
          <w:b/>
          <w:szCs w:val="24"/>
        </w:rPr>
      </w:pPr>
      <w:r w:rsidRPr="00A5746B">
        <w:rPr>
          <w:b/>
          <w:szCs w:val="24"/>
        </w:rPr>
        <w:t xml:space="preserve">Основные понятия и нормативно-правовая база. </w:t>
      </w:r>
    </w:p>
    <w:p w:rsidR="00302B66" w:rsidRPr="00A5746B" w:rsidRDefault="00302B66" w:rsidP="0006129B">
      <w:pPr>
        <w:ind w:firstLine="567"/>
        <w:rPr>
          <w:szCs w:val="24"/>
        </w:rPr>
      </w:pPr>
      <w:r w:rsidRPr="00A5746B">
        <w:rPr>
          <w:i/>
          <w:szCs w:val="24"/>
        </w:rPr>
        <w:t>Зона деятельности единой теплоснабжающей организации</w:t>
      </w:r>
      <w:r w:rsidRPr="00A5746B">
        <w:rPr>
          <w:szCs w:val="24"/>
        </w:rPr>
        <w:t xml:space="preserve"> - одна или несколько систем теплоснабжения</w:t>
      </w:r>
      <w:r w:rsidR="00E40247" w:rsidRPr="00A5746B">
        <w:rPr>
          <w:szCs w:val="24"/>
        </w:rPr>
        <w:t xml:space="preserve"> н</w:t>
      </w:r>
      <w:r w:rsidR="00854F2E" w:rsidRPr="00A5746B">
        <w:rPr>
          <w:szCs w:val="24"/>
        </w:rPr>
        <w:t xml:space="preserve">а территории </w:t>
      </w:r>
      <w:r w:rsidR="00780802" w:rsidRPr="00A5746B">
        <w:rPr>
          <w:szCs w:val="24"/>
        </w:rPr>
        <w:t>поселения</w:t>
      </w:r>
      <w:r w:rsidRPr="00A5746B">
        <w:rPr>
          <w:szCs w:val="24"/>
        </w:rPr>
        <w:t>, городского округа, в границах которых единая те</w:t>
      </w:r>
      <w:r w:rsidRPr="00A5746B">
        <w:rPr>
          <w:szCs w:val="24"/>
        </w:rPr>
        <w:t>п</w:t>
      </w:r>
      <w:r w:rsidRPr="00A5746B">
        <w:rPr>
          <w:szCs w:val="24"/>
        </w:rPr>
        <w:t>лоснабжающая организация обязана обслуживать любых обратившихся к ней потребителей тепло</w:t>
      </w:r>
      <w:r w:rsidR="00A12BBB" w:rsidRPr="00A5746B">
        <w:rPr>
          <w:szCs w:val="24"/>
        </w:rPr>
        <w:t>вой энергии.</w:t>
      </w:r>
    </w:p>
    <w:p w:rsidR="00302B66" w:rsidRPr="00A5746B" w:rsidRDefault="00302B66" w:rsidP="0006129B">
      <w:pPr>
        <w:ind w:firstLine="567"/>
        <w:rPr>
          <w:szCs w:val="24"/>
        </w:rPr>
      </w:pPr>
      <w:r w:rsidRPr="00A5746B">
        <w:rPr>
          <w:i/>
          <w:szCs w:val="24"/>
        </w:rPr>
        <w:t>Система теплоснабжения</w:t>
      </w:r>
      <w:r w:rsidRPr="00A5746B">
        <w:rPr>
          <w:szCs w:val="24"/>
        </w:rPr>
        <w:t xml:space="preserve"> - совокупность источников тепловой энергии и теплопотре</w:t>
      </w:r>
      <w:r w:rsidRPr="00A5746B">
        <w:rPr>
          <w:szCs w:val="24"/>
        </w:rPr>
        <w:t>б</w:t>
      </w:r>
      <w:r w:rsidRPr="00A5746B">
        <w:rPr>
          <w:szCs w:val="24"/>
        </w:rPr>
        <w:t>ляющих установок, технологичес</w:t>
      </w:r>
      <w:r w:rsidR="00A12BBB" w:rsidRPr="00A5746B">
        <w:rPr>
          <w:szCs w:val="24"/>
        </w:rPr>
        <w:t>ки соединенных тепловыми сетями.</w:t>
      </w:r>
    </w:p>
    <w:p w:rsidR="00302B66" w:rsidRPr="00A5746B" w:rsidRDefault="00302B66" w:rsidP="0006129B">
      <w:pPr>
        <w:ind w:firstLine="567"/>
        <w:rPr>
          <w:szCs w:val="24"/>
        </w:rPr>
      </w:pPr>
      <w:r w:rsidRPr="00A5746B">
        <w:rPr>
          <w:i/>
          <w:szCs w:val="24"/>
        </w:rPr>
        <w:t>Тепловая сеть</w:t>
      </w:r>
      <w:r w:rsidRPr="00A5746B">
        <w:rPr>
          <w:szCs w:val="24"/>
        </w:rPr>
        <w:t xml:space="preserve"> - совокупность устройств (включая центральные тепловые пункты, насо</w:t>
      </w:r>
      <w:r w:rsidRPr="00A5746B">
        <w:rPr>
          <w:szCs w:val="24"/>
        </w:rPr>
        <w:t>с</w:t>
      </w:r>
      <w:r w:rsidRPr="00A5746B">
        <w:rPr>
          <w:szCs w:val="24"/>
        </w:rPr>
        <w:t>ные станции), предназначенных для передачи тепловой энергии, теплоносителя от источников тепловой энергии</w:t>
      </w:r>
      <w:r w:rsidR="00A12BBB" w:rsidRPr="00A5746B">
        <w:rPr>
          <w:szCs w:val="24"/>
        </w:rPr>
        <w:t xml:space="preserve"> до теплопотребляющих установок.</w:t>
      </w:r>
      <w:r w:rsidRPr="00A5746B">
        <w:rPr>
          <w:szCs w:val="24"/>
        </w:rPr>
        <w:t xml:space="preserve"> </w:t>
      </w:r>
    </w:p>
    <w:p w:rsidR="00302B66" w:rsidRPr="00A5746B" w:rsidRDefault="00302B66" w:rsidP="0006129B">
      <w:pPr>
        <w:ind w:firstLine="567"/>
        <w:rPr>
          <w:szCs w:val="24"/>
        </w:rPr>
      </w:pPr>
      <w:r w:rsidRPr="00A5746B">
        <w:rPr>
          <w:i/>
          <w:szCs w:val="24"/>
        </w:rPr>
        <w:t>Источник тепловой энергии</w:t>
      </w:r>
      <w:r w:rsidRPr="00A5746B">
        <w:rPr>
          <w:szCs w:val="24"/>
        </w:rPr>
        <w:t xml:space="preserve"> - устройство, предназначенное дл</w:t>
      </w:r>
      <w:r w:rsidR="00A12BBB" w:rsidRPr="00A5746B">
        <w:rPr>
          <w:szCs w:val="24"/>
        </w:rPr>
        <w:t>я производства тепловой энергии.</w:t>
      </w:r>
      <w:r w:rsidRPr="00A5746B">
        <w:rPr>
          <w:szCs w:val="24"/>
        </w:rPr>
        <w:t xml:space="preserve"> </w:t>
      </w:r>
    </w:p>
    <w:p w:rsidR="00302B66" w:rsidRPr="00A5746B" w:rsidRDefault="00302B66" w:rsidP="0006129B">
      <w:pPr>
        <w:ind w:firstLine="567"/>
        <w:rPr>
          <w:szCs w:val="24"/>
        </w:rPr>
      </w:pPr>
      <w:r w:rsidRPr="00A5746B">
        <w:rPr>
          <w:i/>
          <w:szCs w:val="24"/>
        </w:rPr>
        <w:t>Зона действия системы теплоснабжения</w:t>
      </w:r>
      <w:r w:rsidRPr="00A5746B">
        <w:rPr>
          <w:szCs w:val="24"/>
        </w:rPr>
        <w:t xml:space="preserve"> - территория поселения, городского округа, г</w:t>
      </w:r>
      <w:r w:rsidRPr="00A5746B">
        <w:rPr>
          <w:szCs w:val="24"/>
        </w:rPr>
        <w:t>о</w:t>
      </w:r>
      <w:r w:rsidRPr="00A5746B">
        <w:rPr>
          <w:szCs w:val="24"/>
        </w:rPr>
        <w:t>рода федерального значения или ее часть, границы которой устанавливаются по наиболее уд</w:t>
      </w:r>
      <w:r w:rsidRPr="00A5746B">
        <w:rPr>
          <w:szCs w:val="24"/>
        </w:rPr>
        <w:t>а</w:t>
      </w:r>
      <w:r w:rsidRPr="00A5746B">
        <w:rPr>
          <w:szCs w:val="24"/>
        </w:rPr>
        <w:t>ленным точкам подключения потребителей к тепловым сетям, входящим в систему теплосна</w:t>
      </w:r>
      <w:r w:rsidRPr="00A5746B">
        <w:rPr>
          <w:szCs w:val="24"/>
        </w:rPr>
        <w:t>б</w:t>
      </w:r>
      <w:r w:rsidRPr="00A5746B">
        <w:rPr>
          <w:szCs w:val="24"/>
        </w:rPr>
        <w:t xml:space="preserve">жения. </w:t>
      </w:r>
    </w:p>
    <w:p w:rsidR="00302B66" w:rsidRPr="00A5746B" w:rsidRDefault="00302B66" w:rsidP="0006129B">
      <w:pPr>
        <w:ind w:firstLine="567"/>
        <w:rPr>
          <w:szCs w:val="24"/>
        </w:rPr>
      </w:pPr>
      <w:r w:rsidRPr="00A5746B">
        <w:rPr>
          <w:szCs w:val="24"/>
        </w:rPr>
        <w:t xml:space="preserve">В соответствии с пунктом 28 статьи 2 Федерального закона </w:t>
      </w:r>
      <w:r w:rsidR="00DE55A1" w:rsidRPr="00A5746B">
        <w:rPr>
          <w:szCs w:val="24"/>
        </w:rPr>
        <w:t>от 27.07.2010 № 190-ФЗ «О теплоснабжении»</w:t>
      </w:r>
      <w:r w:rsidRPr="00A5746B">
        <w:rPr>
          <w:szCs w:val="24"/>
        </w:rPr>
        <w:t>: единая теплоснабжающая организация в системе теплоснабжения (далее - единая теплоснабжающая организация) - теплоснабжающая организация, которая определяется в схеме теплоснабжения федеральным органом исполнительной власти, уполномоченным Пр</w:t>
      </w:r>
      <w:r w:rsidRPr="00A5746B">
        <w:rPr>
          <w:szCs w:val="24"/>
        </w:rPr>
        <w:t>а</w:t>
      </w:r>
      <w:r w:rsidRPr="00A5746B">
        <w:rPr>
          <w:szCs w:val="24"/>
        </w:rPr>
        <w:t>вительством Российской Федерации на реализацию государственной политики в сфере тепл</w:t>
      </w:r>
      <w:r w:rsidRPr="00A5746B">
        <w:rPr>
          <w:szCs w:val="24"/>
        </w:rPr>
        <w:t>о</w:t>
      </w:r>
      <w:r w:rsidRPr="00A5746B">
        <w:rPr>
          <w:szCs w:val="24"/>
        </w:rPr>
        <w:t>снабжения (далее - федеральный орган исполнительной власти, уполномоченный на реализ</w:t>
      </w:r>
      <w:r w:rsidRPr="00A5746B">
        <w:rPr>
          <w:szCs w:val="24"/>
        </w:rPr>
        <w:t>а</w:t>
      </w:r>
      <w:r w:rsidRPr="00A5746B">
        <w:rPr>
          <w:szCs w:val="24"/>
        </w:rPr>
        <w:t>цию государственной политики в сфере теплоснабжения), или органом местного самоуправл</w:t>
      </w:r>
      <w:r w:rsidRPr="00A5746B">
        <w:rPr>
          <w:szCs w:val="24"/>
        </w:rPr>
        <w:t>е</w:t>
      </w:r>
      <w:r w:rsidRPr="00A5746B">
        <w:rPr>
          <w:szCs w:val="24"/>
        </w:rPr>
        <w:t>ния на основании критериев и в порядке, которые установлены правилами организации тепл</w:t>
      </w:r>
      <w:r w:rsidRPr="00A5746B">
        <w:rPr>
          <w:szCs w:val="24"/>
        </w:rPr>
        <w:t>о</w:t>
      </w:r>
      <w:r w:rsidRPr="00A5746B">
        <w:rPr>
          <w:szCs w:val="24"/>
        </w:rPr>
        <w:t xml:space="preserve">снабжения, утвержденными Правительством Российской Федерации. </w:t>
      </w:r>
    </w:p>
    <w:p w:rsidR="00302B66" w:rsidRPr="00A5746B" w:rsidRDefault="00302B66" w:rsidP="0006129B">
      <w:pPr>
        <w:ind w:firstLine="567"/>
        <w:rPr>
          <w:szCs w:val="24"/>
        </w:rPr>
      </w:pPr>
      <w:r w:rsidRPr="00A5746B">
        <w:rPr>
          <w:szCs w:val="24"/>
        </w:rPr>
        <w:t xml:space="preserve">В соответствии пунктом 1 статьи 6 Федерального закона </w:t>
      </w:r>
      <w:r w:rsidR="00DE55A1" w:rsidRPr="00A5746B">
        <w:rPr>
          <w:szCs w:val="24"/>
        </w:rPr>
        <w:t>от 27.07.2010 № 190-ФЗ «О те</w:t>
      </w:r>
      <w:r w:rsidR="00DE55A1" w:rsidRPr="00A5746B">
        <w:rPr>
          <w:szCs w:val="24"/>
        </w:rPr>
        <w:t>п</w:t>
      </w:r>
      <w:r w:rsidR="00DE55A1" w:rsidRPr="00A5746B">
        <w:rPr>
          <w:szCs w:val="24"/>
        </w:rPr>
        <w:t>лоснабжении»</w:t>
      </w:r>
      <w:r w:rsidRPr="00A5746B">
        <w:rPr>
          <w:szCs w:val="24"/>
        </w:rPr>
        <w:t>: К полномочиям органов местного самоуправления поселений, городских окр</w:t>
      </w:r>
      <w:r w:rsidRPr="00A5746B">
        <w:rPr>
          <w:szCs w:val="24"/>
        </w:rPr>
        <w:t>у</w:t>
      </w:r>
      <w:r w:rsidRPr="00A5746B">
        <w:rPr>
          <w:szCs w:val="24"/>
        </w:rPr>
        <w:t xml:space="preserve">гов по организации теплоснабжения на соответствующих территориях относится утверждение схем теплоснабжения поселений, городских округов с численностью населения менее пятисот тысяч человек, в том числе определение единой теплоснабжающей организации». </w:t>
      </w:r>
    </w:p>
    <w:p w:rsidR="00302B66" w:rsidRPr="00A5746B" w:rsidRDefault="00302B66" w:rsidP="0006129B">
      <w:pPr>
        <w:ind w:firstLine="567"/>
        <w:rPr>
          <w:b/>
          <w:szCs w:val="24"/>
        </w:rPr>
      </w:pPr>
      <w:r w:rsidRPr="00A5746B">
        <w:rPr>
          <w:b/>
          <w:szCs w:val="24"/>
        </w:rPr>
        <w:t xml:space="preserve">Порядок и критерии определения единой теплоснабжающей организации. </w:t>
      </w:r>
    </w:p>
    <w:p w:rsidR="00302B66" w:rsidRPr="00A5746B" w:rsidRDefault="00302B66" w:rsidP="0006129B">
      <w:pPr>
        <w:ind w:firstLine="567"/>
        <w:rPr>
          <w:szCs w:val="24"/>
        </w:rPr>
      </w:pPr>
      <w:r w:rsidRPr="00A5746B">
        <w:rPr>
          <w:szCs w:val="24"/>
        </w:rPr>
        <w:t>Критерии и порядок определения единой теплоснабжающей организации (далее ЕТО) определены пунктами 3-19 Правил организации теплоснабжения, утвержденных Постановлен</w:t>
      </w:r>
      <w:r w:rsidRPr="00A5746B">
        <w:rPr>
          <w:szCs w:val="24"/>
        </w:rPr>
        <w:t>и</w:t>
      </w:r>
      <w:r w:rsidRPr="00A5746B">
        <w:rPr>
          <w:szCs w:val="24"/>
        </w:rPr>
        <w:t xml:space="preserve">ем Правительства РФ от </w:t>
      </w:r>
      <w:r w:rsidR="00DE55A1" w:rsidRPr="00A5746B">
        <w:rPr>
          <w:szCs w:val="24"/>
        </w:rPr>
        <w:t>0</w:t>
      </w:r>
      <w:r w:rsidRPr="00A5746B">
        <w:rPr>
          <w:szCs w:val="24"/>
        </w:rPr>
        <w:t>8</w:t>
      </w:r>
      <w:r w:rsidR="00DE55A1" w:rsidRPr="00A5746B">
        <w:rPr>
          <w:szCs w:val="24"/>
        </w:rPr>
        <w:t>.08.</w:t>
      </w:r>
      <w:r w:rsidRPr="00A5746B">
        <w:rPr>
          <w:szCs w:val="24"/>
        </w:rPr>
        <w:t xml:space="preserve">2012 </w:t>
      </w:r>
      <w:r w:rsidR="00C01582" w:rsidRPr="00A5746B">
        <w:rPr>
          <w:szCs w:val="24"/>
        </w:rPr>
        <w:t>№</w:t>
      </w:r>
      <w:r w:rsidR="00DE55A1" w:rsidRPr="00A5746B">
        <w:rPr>
          <w:szCs w:val="24"/>
        </w:rPr>
        <w:t xml:space="preserve"> 808 «Об организации теплоснабжения в Российской Ф</w:t>
      </w:r>
      <w:r w:rsidR="00DE55A1" w:rsidRPr="00A5746B">
        <w:rPr>
          <w:szCs w:val="24"/>
        </w:rPr>
        <w:t>е</w:t>
      </w:r>
      <w:r w:rsidR="00DE55A1" w:rsidRPr="00A5746B">
        <w:rPr>
          <w:szCs w:val="24"/>
        </w:rPr>
        <w:t>дерации и о внесении изменений в некоторые акты Правительства Российской Федерации»</w:t>
      </w:r>
      <w:r w:rsidRPr="00A5746B">
        <w:rPr>
          <w:szCs w:val="24"/>
        </w:rPr>
        <w:t xml:space="preserve">. </w:t>
      </w:r>
    </w:p>
    <w:p w:rsidR="00302B66" w:rsidRPr="00A5746B" w:rsidRDefault="00302B66" w:rsidP="0006129B">
      <w:pPr>
        <w:ind w:firstLine="567"/>
        <w:rPr>
          <w:szCs w:val="24"/>
        </w:rPr>
      </w:pPr>
      <w:r w:rsidRPr="00A5746B">
        <w:rPr>
          <w:szCs w:val="24"/>
        </w:rPr>
        <w:t>Статус ЕТО присваивается теплоснабжающей и (или) теплосетевой организации решен</w:t>
      </w:r>
      <w:r w:rsidRPr="00A5746B">
        <w:rPr>
          <w:szCs w:val="24"/>
        </w:rPr>
        <w:t>и</w:t>
      </w:r>
      <w:r w:rsidRPr="00A5746B">
        <w:rPr>
          <w:szCs w:val="24"/>
        </w:rPr>
        <w:t xml:space="preserve">ем органа местного самоуправления (далее - уполномоченные органы) при утверждении схемы теплоснабжения </w:t>
      </w:r>
      <w:r w:rsidR="00EF4F5F" w:rsidRPr="00A5746B">
        <w:rPr>
          <w:szCs w:val="24"/>
        </w:rPr>
        <w:t>округа</w:t>
      </w:r>
      <w:r w:rsidRPr="00A5746B">
        <w:rPr>
          <w:szCs w:val="24"/>
        </w:rPr>
        <w:t xml:space="preserve">. </w:t>
      </w:r>
    </w:p>
    <w:p w:rsidR="00302B66" w:rsidRPr="00A5746B" w:rsidRDefault="00302B66" w:rsidP="0006129B">
      <w:pPr>
        <w:ind w:firstLine="567"/>
        <w:rPr>
          <w:szCs w:val="24"/>
        </w:rPr>
      </w:pPr>
      <w:r w:rsidRPr="00A5746B">
        <w:rPr>
          <w:szCs w:val="24"/>
        </w:rPr>
        <w:t xml:space="preserve">В случае если </w:t>
      </w:r>
      <w:r w:rsidR="00070E4F" w:rsidRPr="00A5746B">
        <w:rPr>
          <w:szCs w:val="24"/>
        </w:rPr>
        <w:t xml:space="preserve">на территории </w:t>
      </w:r>
      <w:r w:rsidR="00EF4F5F" w:rsidRPr="00A5746B">
        <w:rPr>
          <w:szCs w:val="24"/>
        </w:rPr>
        <w:t>округа</w:t>
      </w:r>
      <w:r w:rsidR="003F3107" w:rsidRPr="00A5746B">
        <w:rPr>
          <w:szCs w:val="24"/>
        </w:rPr>
        <w:t xml:space="preserve"> </w:t>
      </w:r>
      <w:r w:rsidRPr="00A5746B">
        <w:rPr>
          <w:szCs w:val="24"/>
        </w:rPr>
        <w:t xml:space="preserve">существуют несколько систем теплоснабжения, уполномоченные органы вправе: </w:t>
      </w:r>
    </w:p>
    <w:p w:rsidR="00302B66" w:rsidRPr="00A5746B" w:rsidRDefault="00CC521F" w:rsidP="0006129B">
      <w:pPr>
        <w:ind w:firstLine="567"/>
        <w:rPr>
          <w:szCs w:val="24"/>
        </w:rPr>
      </w:pPr>
      <w:r w:rsidRPr="00A5746B">
        <w:rPr>
          <w:szCs w:val="24"/>
        </w:rPr>
        <w:t>1)</w:t>
      </w:r>
      <w:r w:rsidR="00302B66" w:rsidRPr="00A5746B">
        <w:rPr>
          <w:szCs w:val="24"/>
        </w:rPr>
        <w:t xml:space="preserve"> определить ЕТО в каждой из систем теплоснабжения, расположенных в границах окр</w:t>
      </w:r>
      <w:r w:rsidR="00302B66" w:rsidRPr="00A5746B">
        <w:rPr>
          <w:szCs w:val="24"/>
        </w:rPr>
        <w:t>у</w:t>
      </w:r>
      <w:r w:rsidR="00302B66" w:rsidRPr="00A5746B">
        <w:rPr>
          <w:szCs w:val="24"/>
        </w:rPr>
        <w:t xml:space="preserve">га; </w:t>
      </w:r>
    </w:p>
    <w:p w:rsidR="00302B66" w:rsidRPr="00A5746B" w:rsidRDefault="00CC521F" w:rsidP="0006129B">
      <w:pPr>
        <w:ind w:firstLine="567"/>
        <w:rPr>
          <w:szCs w:val="24"/>
        </w:rPr>
      </w:pPr>
      <w:r w:rsidRPr="00A5746B">
        <w:rPr>
          <w:szCs w:val="24"/>
        </w:rPr>
        <w:t>2)</w:t>
      </w:r>
      <w:r w:rsidR="00302B66" w:rsidRPr="00A5746B">
        <w:rPr>
          <w:szCs w:val="24"/>
        </w:rPr>
        <w:t xml:space="preserve"> определить на несколько систем теплоснабжения одну ЕТО. </w:t>
      </w:r>
    </w:p>
    <w:p w:rsidR="00302B66" w:rsidRPr="00A5746B" w:rsidRDefault="00302B66" w:rsidP="0006129B">
      <w:pPr>
        <w:ind w:firstLine="567"/>
        <w:rPr>
          <w:szCs w:val="24"/>
        </w:rPr>
      </w:pPr>
      <w:r w:rsidRPr="00A5746B">
        <w:rPr>
          <w:szCs w:val="24"/>
        </w:rPr>
        <w:t xml:space="preserve">Для присвоения организации статуса ЕТО </w:t>
      </w:r>
      <w:r w:rsidR="00070E4F" w:rsidRPr="00A5746B">
        <w:rPr>
          <w:szCs w:val="24"/>
        </w:rPr>
        <w:t xml:space="preserve">на территории </w:t>
      </w:r>
      <w:r w:rsidR="00EF4F5F" w:rsidRPr="00A5746B">
        <w:rPr>
          <w:szCs w:val="24"/>
        </w:rPr>
        <w:t>округа</w:t>
      </w:r>
      <w:r w:rsidR="003F3107" w:rsidRPr="00A5746B">
        <w:rPr>
          <w:szCs w:val="24"/>
        </w:rPr>
        <w:t xml:space="preserve"> </w:t>
      </w:r>
      <w:r w:rsidRPr="00A5746B">
        <w:rPr>
          <w:szCs w:val="24"/>
        </w:rPr>
        <w:t>лица, владеющие на пр</w:t>
      </w:r>
      <w:r w:rsidRPr="00A5746B">
        <w:rPr>
          <w:szCs w:val="24"/>
        </w:rPr>
        <w:t>а</w:t>
      </w:r>
      <w:r w:rsidRPr="00A5746B">
        <w:rPr>
          <w:szCs w:val="24"/>
        </w:rPr>
        <w:t>ве собственности или ином законном основании источниками тепловой энергии и (или) тепл</w:t>
      </w:r>
      <w:r w:rsidRPr="00A5746B">
        <w:rPr>
          <w:szCs w:val="24"/>
        </w:rPr>
        <w:t>о</w:t>
      </w:r>
      <w:r w:rsidRPr="00A5746B">
        <w:rPr>
          <w:szCs w:val="24"/>
        </w:rPr>
        <w:t>выми сетями, подают в уполномоченный орган в течение 1 месяца с даты опубликования (ра</w:t>
      </w:r>
      <w:r w:rsidRPr="00A5746B">
        <w:rPr>
          <w:szCs w:val="24"/>
        </w:rPr>
        <w:t>з</w:t>
      </w:r>
      <w:r w:rsidRPr="00A5746B">
        <w:rPr>
          <w:szCs w:val="24"/>
        </w:rPr>
        <w:t>мещения) в установленном порядке проекта схемы теплоснабжения, а также с даты опублик</w:t>
      </w:r>
      <w:r w:rsidRPr="00A5746B">
        <w:rPr>
          <w:szCs w:val="24"/>
        </w:rPr>
        <w:t>о</w:t>
      </w:r>
      <w:r w:rsidRPr="00A5746B">
        <w:rPr>
          <w:szCs w:val="24"/>
        </w:rPr>
        <w:t xml:space="preserve">вания (размещения) сообщения, указанного в пункте 17 </w:t>
      </w:r>
      <w:r w:rsidR="00B37A6A" w:rsidRPr="00A5746B">
        <w:rPr>
          <w:szCs w:val="24"/>
        </w:rPr>
        <w:t>Правила организации теплоснабжения</w:t>
      </w:r>
      <w:r w:rsidRPr="00A5746B">
        <w:rPr>
          <w:szCs w:val="24"/>
        </w:rPr>
        <w:t xml:space="preserve">, заявку на присвоение организации статуса ЕТО с указанием зоны ее деятельности. К заявке </w:t>
      </w:r>
      <w:r w:rsidRPr="00A5746B">
        <w:rPr>
          <w:szCs w:val="24"/>
        </w:rPr>
        <w:lastRenderedPageBreak/>
        <w:t>прилагается бухгалтерская отчетность, составленная на последнюю отчетную дату пере</w:t>
      </w:r>
      <w:r w:rsidR="00787B99" w:rsidRPr="00A5746B">
        <w:rPr>
          <w:szCs w:val="24"/>
        </w:rPr>
        <w:t xml:space="preserve">д. </w:t>
      </w:r>
      <w:r w:rsidRPr="00A5746B">
        <w:rPr>
          <w:szCs w:val="24"/>
        </w:rPr>
        <w:t>под</w:t>
      </w:r>
      <w:r w:rsidRPr="00A5746B">
        <w:rPr>
          <w:szCs w:val="24"/>
        </w:rPr>
        <w:t>а</w:t>
      </w:r>
      <w:r w:rsidRPr="00A5746B">
        <w:rPr>
          <w:szCs w:val="24"/>
        </w:rPr>
        <w:t xml:space="preserve">чей заявки, с отметкой налогового органа об ее принятии. </w:t>
      </w:r>
    </w:p>
    <w:p w:rsidR="00302B66" w:rsidRPr="00A5746B" w:rsidRDefault="00302B66" w:rsidP="0006129B">
      <w:pPr>
        <w:ind w:firstLine="567"/>
        <w:rPr>
          <w:szCs w:val="24"/>
        </w:rPr>
      </w:pPr>
      <w:r w:rsidRPr="00A5746B">
        <w:rPr>
          <w:szCs w:val="24"/>
        </w:rPr>
        <w:t xml:space="preserve">Уполномоченные органы обязаны в течение 3 рабочих дней с даты окончания срока для подачи заявок разместить сведения о принятых заявках на сайте округа. </w:t>
      </w:r>
    </w:p>
    <w:p w:rsidR="00302B66" w:rsidRPr="00A5746B" w:rsidRDefault="00302B66" w:rsidP="0006129B">
      <w:pPr>
        <w:ind w:firstLine="567"/>
        <w:rPr>
          <w:szCs w:val="24"/>
        </w:rPr>
      </w:pPr>
      <w:r w:rsidRPr="00A5746B">
        <w:rPr>
          <w:szCs w:val="24"/>
        </w:rPr>
        <w:t>В случае если в отношении одной зоны деятельности ЕТО подана одна заявка от лица, владеющего на праве собственности или ином законном основании источниками тепловой энергии и (или) тепловыми сетями в соответствующей зоне деятельности ЕТО, то статус ЕТО присваивается указанному лицу. В случае если в отношении одной зоны деятельности ЕТО п</w:t>
      </w:r>
      <w:r w:rsidRPr="00A5746B">
        <w:rPr>
          <w:szCs w:val="24"/>
        </w:rPr>
        <w:t>о</w:t>
      </w:r>
      <w:r w:rsidRPr="00A5746B">
        <w:rPr>
          <w:szCs w:val="24"/>
        </w:rPr>
        <w:t>дано несколько заявок от лиц, владеющих на праве собственности или ином законном основ</w:t>
      </w:r>
      <w:r w:rsidRPr="00A5746B">
        <w:rPr>
          <w:szCs w:val="24"/>
        </w:rPr>
        <w:t>а</w:t>
      </w:r>
      <w:r w:rsidRPr="00A5746B">
        <w:rPr>
          <w:szCs w:val="24"/>
        </w:rPr>
        <w:t>нии источниками тепловой энергии и (или) тепловыми сетями в соответствующей зоне де</w:t>
      </w:r>
      <w:r w:rsidRPr="00A5746B">
        <w:rPr>
          <w:szCs w:val="24"/>
        </w:rPr>
        <w:t>я</w:t>
      </w:r>
      <w:r w:rsidRPr="00A5746B">
        <w:rPr>
          <w:szCs w:val="24"/>
        </w:rPr>
        <w:t xml:space="preserve">тельности ЕТО, уполномоченный орган присваивает статус ЕТО в соответствии с пунктами 7-10 </w:t>
      </w:r>
      <w:r w:rsidR="00B37A6A" w:rsidRPr="00A5746B">
        <w:rPr>
          <w:szCs w:val="24"/>
        </w:rPr>
        <w:t>Правила организации теплоснабжения</w:t>
      </w:r>
      <w:r w:rsidRPr="00A5746B">
        <w:rPr>
          <w:szCs w:val="24"/>
        </w:rPr>
        <w:t xml:space="preserve">: </w:t>
      </w:r>
    </w:p>
    <w:p w:rsidR="00302B66" w:rsidRPr="00A5746B" w:rsidRDefault="00302B66" w:rsidP="0006129B">
      <w:pPr>
        <w:ind w:firstLine="567"/>
        <w:rPr>
          <w:szCs w:val="24"/>
        </w:rPr>
      </w:pPr>
      <w:r w:rsidRPr="00A5746B">
        <w:rPr>
          <w:szCs w:val="24"/>
        </w:rPr>
        <w:t xml:space="preserve">Критериями определения ЕТО являются: </w:t>
      </w:r>
    </w:p>
    <w:p w:rsidR="00302B66" w:rsidRPr="00A5746B" w:rsidRDefault="00CC521F" w:rsidP="0006129B">
      <w:pPr>
        <w:ind w:firstLine="567"/>
        <w:rPr>
          <w:szCs w:val="24"/>
        </w:rPr>
      </w:pPr>
      <w:r w:rsidRPr="00A5746B">
        <w:rPr>
          <w:szCs w:val="24"/>
        </w:rPr>
        <w:t>1)</w:t>
      </w:r>
      <w:r w:rsidR="00302B66" w:rsidRPr="00A5746B">
        <w:rPr>
          <w:szCs w:val="24"/>
        </w:rPr>
        <w:t xml:space="preserve"> 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 </w:t>
      </w:r>
    </w:p>
    <w:p w:rsidR="00302B66" w:rsidRPr="00A5746B" w:rsidRDefault="00CC521F" w:rsidP="0006129B">
      <w:pPr>
        <w:ind w:firstLine="567"/>
        <w:rPr>
          <w:szCs w:val="24"/>
        </w:rPr>
      </w:pPr>
      <w:r w:rsidRPr="00A5746B">
        <w:rPr>
          <w:szCs w:val="24"/>
        </w:rPr>
        <w:t>2)</w:t>
      </w:r>
      <w:r w:rsidR="00302B66" w:rsidRPr="00A5746B">
        <w:rPr>
          <w:szCs w:val="24"/>
        </w:rPr>
        <w:t xml:space="preserve"> размер собственного капитала; </w:t>
      </w:r>
    </w:p>
    <w:p w:rsidR="00302B66" w:rsidRPr="00A5746B" w:rsidRDefault="00CC521F" w:rsidP="0006129B">
      <w:pPr>
        <w:ind w:firstLine="567"/>
        <w:rPr>
          <w:szCs w:val="24"/>
        </w:rPr>
      </w:pPr>
      <w:r w:rsidRPr="00A5746B">
        <w:rPr>
          <w:szCs w:val="24"/>
        </w:rPr>
        <w:t>3)</w:t>
      </w:r>
      <w:r w:rsidR="00302B66" w:rsidRPr="00A5746B">
        <w:rPr>
          <w:szCs w:val="24"/>
        </w:rPr>
        <w:t xml:space="preserve"> способность в лучшей мере обеспечить надежность теплоснабжения в соответству</w:t>
      </w:r>
      <w:r w:rsidR="00302B66" w:rsidRPr="00A5746B">
        <w:rPr>
          <w:szCs w:val="24"/>
        </w:rPr>
        <w:t>ю</w:t>
      </w:r>
      <w:r w:rsidR="00302B66" w:rsidRPr="00A5746B">
        <w:rPr>
          <w:szCs w:val="24"/>
        </w:rPr>
        <w:t xml:space="preserve">щей системе теплоснабжения. </w:t>
      </w:r>
    </w:p>
    <w:p w:rsidR="00302B66" w:rsidRPr="00A5746B" w:rsidRDefault="00302B66" w:rsidP="0006129B">
      <w:pPr>
        <w:ind w:firstLine="567"/>
        <w:rPr>
          <w:szCs w:val="24"/>
        </w:rPr>
      </w:pPr>
      <w:r w:rsidRPr="00A5746B">
        <w:rPr>
          <w:szCs w:val="24"/>
        </w:rPr>
        <w:t>Для определения указанных критериев уполномоченный орган при разработке схемы те</w:t>
      </w:r>
      <w:r w:rsidRPr="00A5746B">
        <w:rPr>
          <w:szCs w:val="24"/>
        </w:rPr>
        <w:t>п</w:t>
      </w:r>
      <w:r w:rsidRPr="00A5746B">
        <w:rPr>
          <w:szCs w:val="24"/>
        </w:rPr>
        <w:t>лоснабжения вправе запрашивать у теплоснабжающих и теплосетевых организаций соотве</w:t>
      </w:r>
      <w:r w:rsidRPr="00A5746B">
        <w:rPr>
          <w:szCs w:val="24"/>
        </w:rPr>
        <w:t>т</w:t>
      </w:r>
      <w:r w:rsidRPr="00A5746B">
        <w:rPr>
          <w:szCs w:val="24"/>
        </w:rPr>
        <w:t xml:space="preserve">ствующие сведения. </w:t>
      </w:r>
    </w:p>
    <w:p w:rsidR="00302B66" w:rsidRPr="00A5746B" w:rsidRDefault="00302B66" w:rsidP="0006129B">
      <w:pPr>
        <w:ind w:firstLine="567"/>
        <w:rPr>
          <w:szCs w:val="24"/>
        </w:rPr>
      </w:pPr>
      <w:r w:rsidRPr="00A5746B">
        <w:rPr>
          <w:szCs w:val="24"/>
        </w:rPr>
        <w:t>В случае если заявка на присвоение статуса ЕТО подана организацией, которая владеет на праве собственности или ином законном основании источниками тепловой энергии с наибол</w:t>
      </w:r>
      <w:r w:rsidRPr="00A5746B">
        <w:rPr>
          <w:szCs w:val="24"/>
        </w:rPr>
        <w:t>ь</w:t>
      </w:r>
      <w:r w:rsidRPr="00A5746B">
        <w:rPr>
          <w:szCs w:val="24"/>
        </w:rPr>
        <w:t>шей рабочей тепловой мощностью и тепловыми сетями с наибольшей емкостью в границах з</w:t>
      </w:r>
      <w:r w:rsidRPr="00A5746B">
        <w:rPr>
          <w:szCs w:val="24"/>
        </w:rPr>
        <w:t>о</w:t>
      </w:r>
      <w:r w:rsidRPr="00A5746B">
        <w:rPr>
          <w:szCs w:val="24"/>
        </w:rPr>
        <w:t xml:space="preserve">ны деятельности ЕТО, статус ЕТО присваивается данной организации. </w:t>
      </w:r>
    </w:p>
    <w:p w:rsidR="00302B66" w:rsidRPr="00A5746B" w:rsidRDefault="00302B66" w:rsidP="0006129B">
      <w:pPr>
        <w:ind w:firstLine="567"/>
        <w:rPr>
          <w:szCs w:val="24"/>
        </w:rPr>
      </w:pPr>
      <w:r w:rsidRPr="00A5746B">
        <w:rPr>
          <w:szCs w:val="24"/>
        </w:rPr>
        <w:t xml:space="preserve">Показатели рабочей мощности источников тепловой энергии и емкости тепловых сетей определяются на основании данных схемы (проекта схемы) </w:t>
      </w:r>
      <w:r w:rsidR="006E64FD" w:rsidRPr="00A5746B">
        <w:rPr>
          <w:szCs w:val="24"/>
        </w:rPr>
        <w:t xml:space="preserve">теплоснабжения </w:t>
      </w:r>
      <w:r w:rsidR="00EF4F5F" w:rsidRPr="00A5746B">
        <w:rPr>
          <w:szCs w:val="24"/>
        </w:rPr>
        <w:t>округа</w:t>
      </w:r>
      <w:r w:rsidR="006E64FD" w:rsidRPr="00A5746B">
        <w:rPr>
          <w:szCs w:val="24"/>
        </w:rPr>
        <w:t xml:space="preserve"> </w:t>
      </w:r>
      <w:r w:rsidRPr="00A5746B">
        <w:rPr>
          <w:szCs w:val="24"/>
        </w:rPr>
        <w:t xml:space="preserve">. </w:t>
      </w:r>
    </w:p>
    <w:p w:rsidR="00302B66" w:rsidRPr="00A5746B" w:rsidRDefault="00302B66" w:rsidP="0006129B">
      <w:pPr>
        <w:ind w:firstLine="567"/>
        <w:rPr>
          <w:szCs w:val="24"/>
        </w:rPr>
      </w:pPr>
      <w:r w:rsidRPr="00A5746B">
        <w:rPr>
          <w:szCs w:val="24"/>
        </w:rPr>
        <w:t>В случае если заявки на присвоение статуса ЕТО поданы от организации, которая владеет на праве собственности или ином законном основании источниками тепловой энергии с наибольшей рабочей тепловой мощностью, и от организации, которая владеет на праве со</w:t>
      </w:r>
      <w:r w:rsidRPr="00A5746B">
        <w:rPr>
          <w:szCs w:val="24"/>
        </w:rPr>
        <w:t>б</w:t>
      </w:r>
      <w:r w:rsidRPr="00A5746B">
        <w:rPr>
          <w:szCs w:val="24"/>
        </w:rPr>
        <w:t>ственности или ином законном основании тепловыми сетями с наибольшей емкостью в гран</w:t>
      </w:r>
      <w:r w:rsidRPr="00A5746B">
        <w:rPr>
          <w:szCs w:val="24"/>
        </w:rPr>
        <w:t>и</w:t>
      </w:r>
      <w:r w:rsidRPr="00A5746B">
        <w:rPr>
          <w:szCs w:val="24"/>
        </w:rPr>
        <w:t>цах зоны деятельности ЕТО, статус ЕТО присваивается той организации из указанных, которая имеет наибольший размер собственного капитала. В случае если размеры собственных капит</w:t>
      </w:r>
      <w:r w:rsidRPr="00A5746B">
        <w:rPr>
          <w:szCs w:val="24"/>
        </w:rPr>
        <w:t>а</w:t>
      </w:r>
      <w:r w:rsidRPr="00A5746B">
        <w:rPr>
          <w:szCs w:val="24"/>
        </w:rPr>
        <w:t>лов этих организаций различаются не более чем на 5 процентов, статус ЕТО присваивается о</w:t>
      </w:r>
      <w:r w:rsidRPr="00A5746B">
        <w:rPr>
          <w:szCs w:val="24"/>
        </w:rPr>
        <w:t>р</w:t>
      </w:r>
      <w:r w:rsidRPr="00A5746B">
        <w:rPr>
          <w:szCs w:val="24"/>
        </w:rPr>
        <w:t>ганизации, способной в лучшей мере обеспечить надежность теплоснабжения в соответству</w:t>
      </w:r>
      <w:r w:rsidRPr="00A5746B">
        <w:rPr>
          <w:szCs w:val="24"/>
        </w:rPr>
        <w:t>ю</w:t>
      </w:r>
      <w:r w:rsidRPr="00A5746B">
        <w:rPr>
          <w:szCs w:val="24"/>
        </w:rPr>
        <w:t xml:space="preserve">щей системе теплоснабжения. </w:t>
      </w:r>
    </w:p>
    <w:p w:rsidR="00302B66" w:rsidRPr="00A5746B" w:rsidRDefault="00302B66" w:rsidP="0006129B">
      <w:pPr>
        <w:ind w:firstLine="567"/>
        <w:rPr>
          <w:szCs w:val="24"/>
        </w:rPr>
      </w:pPr>
      <w:r w:rsidRPr="00A5746B">
        <w:rPr>
          <w:szCs w:val="24"/>
        </w:rPr>
        <w:t>Размер собственного капитала определяется по данным бухгалтерской отчетности, с</w:t>
      </w:r>
      <w:r w:rsidRPr="00A5746B">
        <w:rPr>
          <w:szCs w:val="24"/>
        </w:rPr>
        <w:t>о</w:t>
      </w:r>
      <w:r w:rsidRPr="00A5746B">
        <w:rPr>
          <w:szCs w:val="24"/>
        </w:rPr>
        <w:t>ставленной на последнюю отчетную дату пере</w:t>
      </w:r>
      <w:r w:rsidR="00787B99" w:rsidRPr="00A5746B">
        <w:rPr>
          <w:szCs w:val="24"/>
        </w:rPr>
        <w:t xml:space="preserve">д. </w:t>
      </w:r>
      <w:r w:rsidRPr="00A5746B">
        <w:rPr>
          <w:szCs w:val="24"/>
        </w:rPr>
        <w:t xml:space="preserve">подачей заявки на присвоение организации статуса ЕТО с отметкой налогового органа о ее принятии. </w:t>
      </w:r>
    </w:p>
    <w:p w:rsidR="00302B66" w:rsidRPr="00A5746B" w:rsidRDefault="00302B66" w:rsidP="0006129B">
      <w:pPr>
        <w:ind w:firstLine="567"/>
        <w:rPr>
          <w:szCs w:val="24"/>
        </w:rPr>
      </w:pPr>
      <w:r w:rsidRPr="00A5746B">
        <w:rPr>
          <w:szCs w:val="24"/>
        </w:rPr>
        <w:t>Способность в лучшей мере обеспечить надежность теплоснабжения в соответствующей системе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и температурными режимами системы теплосна</w:t>
      </w:r>
      <w:r w:rsidRPr="00A5746B">
        <w:rPr>
          <w:szCs w:val="24"/>
        </w:rPr>
        <w:t>б</w:t>
      </w:r>
      <w:r w:rsidRPr="00A5746B">
        <w:rPr>
          <w:szCs w:val="24"/>
        </w:rPr>
        <w:t xml:space="preserve">жения и обосновывается в схеме теплоснабжения. </w:t>
      </w:r>
    </w:p>
    <w:p w:rsidR="00302B66" w:rsidRPr="00A5746B" w:rsidRDefault="00302B66" w:rsidP="0006129B">
      <w:pPr>
        <w:ind w:firstLine="567"/>
        <w:rPr>
          <w:szCs w:val="24"/>
        </w:rPr>
      </w:pPr>
      <w:r w:rsidRPr="00A5746B">
        <w:rPr>
          <w:szCs w:val="24"/>
        </w:rPr>
        <w:t>В случае если организациями не подано ни одной заявки на присвоение статуса ЕТО, ст</w:t>
      </w:r>
      <w:r w:rsidRPr="00A5746B">
        <w:rPr>
          <w:szCs w:val="24"/>
        </w:rPr>
        <w:t>а</w:t>
      </w:r>
      <w:r w:rsidRPr="00A5746B">
        <w:rPr>
          <w:szCs w:val="24"/>
        </w:rPr>
        <w:t>тус ЕТО присваивается организации, владеющей в соответствующей зоне деятельности исто</w:t>
      </w:r>
      <w:r w:rsidRPr="00A5746B">
        <w:rPr>
          <w:szCs w:val="24"/>
        </w:rPr>
        <w:t>ч</w:t>
      </w:r>
      <w:r w:rsidRPr="00A5746B">
        <w:rPr>
          <w:szCs w:val="24"/>
        </w:rPr>
        <w:t>никами тепловой энергии с наибольшей рабочей тепловой мощностью и (или) тепловыми сет</w:t>
      </w:r>
      <w:r w:rsidRPr="00A5746B">
        <w:rPr>
          <w:szCs w:val="24"/>
        </w:rPr>
        <w:t>я</w:t>
      </w:r>
      <w:r w:rsidRPr="00A5746B">
        <w:rPr>
          <w:szCs w:val="24"/>
        </w:rPr>
        <w:t xml:space="preserve">ми с наибольшей тепловой емкостью. </w:t>
      </w:r>
    </w:p>
    <w:p w:rsidR="00302B66" w:rsidRPr="00A5746B" w:rsidRDefault="00302B66" w:rsidP="0006129B">
      <w:pPr>
        <w:ind w:firstLine="567"/>
        <w:rPr>
          <w:szCs w:val="24"/>
        </w:rPr>
      </w:pPr>
      <w:r w:rsidRPr="00A5746B">
        <w:rPr>
          <w:szCs w:val="24"/>
        </w:rPr>
        <w:t xml:space="preserve">ЕТО при осуществлении своей деятельности обязана: </w:t>
      </w:r>
    </w:p>
    <w:p w:rsidR="00302B66" w:rsidRPr="00A5746B" w:rsidRDefault="00CC521F" w:rsidP="0006129B">
      <w:pPr>
        <w:ind w:firstLine="567"/>
        <w:rPr>
          <w:szCs w:val="24"/>
        </w:rPr>
      </w:pPr>
      <w:r w:rsidRPr="00A5746B">
        <w:rPr>
          <w:szCs w:val="24"/>
        </w:rPr>
        <w:t>1)</w:t>
      </w:r>
      <w:r w:rsidR="00302B66" w:rsidRPr="00A5746B">
        <w:rPr>
          <w:szCs w:val="24"/>
        </w:rPr>
        <w:t xml:space="preserve"> заключать и исполнять договоры теплоснабжения с любыми обратившимися к ней п</w:t>
      </w:r>
      <w:r w:rsidR="00302B66" w:rsidRPr="00A5746B">
        <w:rPr>
          <w:szCs w:val="24"/>
        </w:rPr>
        <w:t>о</w:t>
      </w:r>
      <w:r w:rsidR="00302B66" w:rsidRPr="00A5746B">
        <w:rPr>
          <w:szCs w:val="24"/>
        </w:rPr>
        <w:t>требителями тепловой энергии, теплопотребляющие установки которых находятся в данной с</w:t>
      </w:r>
      <w:r w:rsidR="00302B66" w:rsidRPr="00A5746B">
        <w:rPr>
          <w:szCs w:val="24"/>
        </w:rPr>
        <w:t>и</w:t>
      </w:r>
      <w:r w:rsidR="00302B66" w:rsidRPr="00A5746B">
        <w:rPr>
          <w:szCs w:val="24"/>
        </w:rPr>
        <w:lastRenderedPageBreak/>
        <w:t>стеме теплоснабжения при условии соблюдения указанными потребителями выданных им в с</w:t>
      </w:r>
      <w:r w:rsidR="00302B66" w:rsidRPr="00A5746B">
        <w:rPr>
          <w:szCs w:val="24"/>
        </w:rPr>
        <w:t>о</w:t>
      </w:r>
      <w:r w:rsidR="00302B66" w:rsidRPr="00A5746B">
        <w:rPr>
          <w:szCs w:val="24"/>
        </w:rPr>
        <w:t>ответствии с законодательством о градостроительной деятельности технических условий по</w:t>
      </w:r>
      <w:r w:rsidR="00302B66" w:rsidRPr="00A5746B">
        <w:rPr>
          <w:szCs w:val="24"/>
        </w:rPr>
        <w:t>д</w:t>
      </w:r>
      <w:r w:rsidR="00302B66" w:rsidRPr="00A5746B">
        <w:rPr>
          <w:szCs w:val="24"/>
        </w:rPr>
        <w:t xml:space="preserve">ключения к тепловым сетям; </w:t>
      </w:r>
    </w:p>
    <w:p w:rsidR="00302B66" w:rsidRPr="00A5746B" w:rsidRDefault="00CC521F" w:rsidP="0006129B">
      <w:pPr>
        <w:ind w:firstLine="567"/>
        <w:rPr>
          <w:szCs w:val="24"/>
        </w:rPr>
      </w:pPr>
      <w:r w:rsidRPr="00A5746B">
        <w:rPr>
          <w:szCs w:val="24"/>
        </w:rPr>
        <w:t>2)</w:t>
      </w:r>
      <w:r w:rsidR="00302B66" w:rsidRPr="00A5746B">
        <w:rPr>
          <w:szCs w:val="24"/>
        </w:rPr>
        <w:t xml:space="preserve"> заключать и исполнять договоры поставки тепловой энергии (мощности) и (или) тепл</w:t>
      </w:r>
      <w:r w:rsidR="00302B66" w:rsidRPr="00A5746B">
        <w:rPr>
          <w:szCs w:val="24"/>
        </w:rPr>
        <w:t>о</w:t>
      </w:r>
      <w:r w:rsidR="00302B66" w:rsidRPr="00A5746B">
        <w:rPr>
          <w:szCs w:val="24"/>
        </w:rPr>
        <w:t xml:space="preserve">носителя в отношении объема тепловой нагрузки, распределенной в соответствии со схемой теплоснабжения; </w:t>
      </w:r>
    </w:p>
    <w:p w:rsidR="00302B66" w:rsidRPr="00A5746B" w:rsidRDefault="00CC521F" w:rsidP="0006129B">
      <w:pPr>
        <w:ind w:firstLine="567"/>
        <w:rPr>
          <w:szCs w:val="24"/>
        </w:rPr>
      </w:pPr>
      <w:r w:rsidRPr="00A5746B">
        <w:rPr>
          <w:szCs w:val="24"/>
        </w:rPr>
        <w:t>3)</w:t>
      </w:r>
      <w:r w:rsidR="00302B66" w:rsidRPr="00A5746B">
        <w:rPr>
          <w:szCs w:val="24"/>
        </w:rPr>
        <w:t xml:space="preserve"> заключать и исполнять договоры оказания услуг по передаче тепловой энергии, тепл</w:t>
      </w:r>
      <w:r w:rsidR="00302B66" w:rsidRPr="00A5746B">
        <w:rPr>
          <w:szCs w:val="24"/>
        </w:rPr>
        <w:t>о</w:t>
      </w:r>
      <w:r w:rsidR="00302B66" w:rsidRPr="00A5746B">
        <w:rPr>
          <w:szCs w:val="24"/>
        </w:rPr>
        <w:t xml:space="preserve">носителя в объеме, необходимом для обеспечения теплоснабжения потребителей тепловой энергии с учетом потерь тепловой энергии, теплоносителя при их передаче. </w:t>
      </w:r>
    </w:p>
    <w:p w:rsidR="00302B66" w:rsidRPr="00A5746B" w:rsidRDefault="00302B66" w:rsidP="0006129B">
      <w:pPr>
        <w:ind w:firstLine="567"/>
        <w:rPr>
          <w:szCs w:val="24"/>
        </w:rPr>
      </w:pPr>
      <w:r w:rsidRPr="00A5746B">
        <w:rPr>
          <w:szCs w:val="24"/>
        </w:rPr>
        <w:t xml:space="preserve">Организация может утратить статус ЕТО в следующих случаях: </w:t>
      </w:r>
    </w:p>
    <w:p w:rsidR="00302B66" w:rsidRPr="00A5746B" w:rsidRDefault="00CC521F" w:rsidP="0006129B">
      <w:pPr>
        <w:ind w:firstLine="567"/>
        <w:rPr>
          <w:szCs w:val="24"/>
        </w:rPr>
      </w:pPr>
      <w:r w:rsidRPr="00A5746B">
        <w:rPr>
          <w:szCs w:val="24"/>
        </w:rPr>
        <w:t>1)</w:t>
      </w:r>
      <w:r w:rsidR="00302B66" w:rsidRPr="00A5746B">
        <w:rPr>
          <w:szCs w:val="24"/>
        </w:rPr>
        <w:t xml:space="preserve"> неисполнение или ненадлежащее исполнение обязательств по оплате тепловой энергии (мощности), и (или) теплоносителя, и (или) услуг по передаче тепловой энергии, теплоносит</w:t>
      </w:r>
      <w:r w:rsidR="00302B66" w:rsidRPr="00A5746B">
        <w:rPr>
          <w:szCs w:val="24"/>
        </w:rPr>
        <w:t>е</w:t>
      </w:r>
      <w:r w:rsidR="00302B66" w:rsidRPr="00A5746B">
        <w:rPr>
          <w:szCs w:val="24"/>
        </w:rPr>
        <w:t>ля,</w:t>
      </w:r>
      <w:r w:rsidR="002F5504" w:rsidRPr="00A5746B">
        <w:rPr>
          <w:szCs w:val="24"/>
        </w:rPr>
        <w:t xml:space="preserve"> </w:t>
      </w:r>
      <w:r w:rsidR="00302B66" w:rsidRPr="00A5746B">
        <w:rPr>
          <w:szCs w:val="24"/>
        </w:rPr>
        <w:t>в размере, превышающем объем таких обязательств за 2 расчетных периода, либо систем</w:t>
      </w:r>
      <w:r w:rsidR="00302B66" w:rsidRPr="00A5746B">
        <w:rPr>
          <w:szCs w:val="24"/>
        </w:rPr>
        <w:t>а</w:t>
      </w:r>
      <w:r w:rsidR="00302B66" w:rsidRPr="00A5746B">
        <w:rPr>
          <w:szCs w:val="24"/>
        </w:rPr>
        <w:t>тическое (3 и более раза в течение 12 месяцев) неисполнение или ненадлежащее исполнение иных обязательств, предусмотренных условиями таких договоров. Факт неисполнения или н</w:t>
      </w:r>
      <w:r w:rsidR="00302B66" w:rsidRPr="00A5746B">
        <w:rPr>
          <w:szCs w:val="24"/>
        </w:rPr>
        <w:t>е</w:t>
      </w:r>
      <w:r w:rsidR="00302B66" w:rsidRPr="00A5746B">
        <w:rPr>
          <w:szCs w:val="24"/>
        </w:rPr>
        <w:t>надлежащего исполнения обязательств должен быть подтвержден вступившими в законную с</w:t>
      </w:r>
      <w:r w:rsidR="00302B66" w:rsidRPr="00A5746B">
        <w:rPr>
          <w:szCs w:val="24"/>
        </w:rPr>
        <w:t>и</w:t>
      </w:r>
      <w:r w:rsidR="00302B66" w:rsidRPr="00A5746B">
        <w:rPr>
          <w:szCs w:val="24"/>
        </w:rPr>
        <w:t xml:space="preserve">лу решениями федерального антимонопольного органа, и (или) его территориальных органов, и (или) судов; </w:t>
      </w:r>
    </w:p>
    <w:p w:rsidR="00302B66" w:rsidRPr="00A5746B" w:rsidRDefault="00CC521F" w:rsidP="0006129B">
      <w:pPr>
        <w:ind w:firstLine="567"/>
        <w:rPr>
          <w:szCs w:val="24"/>
        </w:rPr>
      </w:pPr>
      <w:r w:rsidRPr="00A5746B">
        <w:rPr>
          <w:szCs w:val="24"/>
        </w:rPr>
        <w:t>2)</w:t>
      </w:r>
      <w:r w:rsidR="00302B66" w:rsidRPr="00A5746B">
        <w:rPr>
          <w:szCs w:val="24"/>
        </w:rPr>
        <w:t xml:space="preserve"> принятие в установленном порядке решения о реорганизации (за исключением реорг</w:t>
      </w:r>
      <w:r w:rsidR="00302B66" w:rsidRPr="00A5746B">
        <w:rPr>
          <w:szCs w:val="24"/>
        </w:rPr>
        <w:t>а</w:t>
      </w:r>
      <w:r w:rsidR="00302B66" w:rsidRPr="00A5746B">
        <w:rPr>
          <w:szCs w:val="24"/>
        </w:rPr>
        <w:t xml:space="preserve">низации в форме присоединения, когда к организации, имеющей статус ЕТО, присоединяются другие реорганизованные организации, а также реорганизации в форме преобразования) или ликвидации организации, имеющей статус ЕТО; </w:t>
      </w:r>
    </w:p>
    <w:p w:rsidR="00302B66" w:rsidRPr="00A5746B" w:rsidRDefault="00CC521F" w:rsidP="0006129B">
      <w:pPr>
        <w:ind w:firstLine="567"/>
        <w:rPr>
          <w:szCs w:val="24"/>
        </w:rPr>
      </w:pPr>
      <w:r w:rsidRPr="00A5746B">
        <w:rPr>
          <w:szCs w:val="24"/>
        </w:rPr>
        <w:t>3)</w:t>
      </w:r>
      <w:r w:rsidR="00302B66" w:rsidRPr="00A5746B">
        <w:rPr>
          <w:szCs w:val="24"/>
        </w:rPr>
        <w:t xml:space="preserve"> принятие арбитражным судом решения о признании организации, имеющей статус ЕТО, банкротом; </w:t>
      </w:r>
    </w:p>
    <w:p w:rsidR="00302B66" w:rsidRPr="00A5746B" w:rsidRDefault="00CC521F" w:rsidP="0006129B">
      <w:pPr>
        <w:ind w:firstLine="567"/>
        <w:rPr>
          <w:szCs w:val="24"/>
        </w:rPr>
      </w:pPr>
      <w:r w:rsidRPr="00A5746B">
        <w:rPr>
          <w:szCs w:val="24"/>
        </w:rPr>
        <w:t>4)</w:t>
      </w:r>
      <w:r w:rsidR="00302B66" w:rsidRPr="00A5746B">
        <w:rPr>
          <w:szCs w:val="24"/>
        </w:rPr>
        <w:t xml:space="preserve"> прекращение права собственности или владения имуществом, , по основаниям, пред</w:t>
      </w:r>
      <w:r w:rsidR="00302B66" w:rsidRPr="00A5746B">
        <w:rPr>
          <w:szCs w:val="24"/>
        </w:rPr>
        <w:t>у</w:t>
      </w:r>
      <w:r w:rsidR="00302B66" w:rsidRPr="00A5746B">
        <w:rPr>
          <w:szCs w:val="24"/>
        </w:rPr>
        <w:t xml:space="preserve">смотренным законодательством Российской Федерации; </w:t>
      </w:r>
    </w:p>
    <w:p w:rsidR="00302B66" w:rsidRPr="00A5746B" w:rsidRDefault="00CC521F" w:rsidP="0006129B">
      <w:pPr>
        <w:ind w:firstLine="567"/>
        <w:rPr>
          <w:szCs w:val="24"/>
        </w:rPr>
      </w:pPr>
      <w:r w:rsidRPr="00A5746B">
        <w:rPr>
          <w:szCs w:val="24"/>
        </w:rPr>
        <w:t>5)</w:t>
      </w:r>
      <w:r w:rsidR="00302B66" w:rsidRPr="00A5746B">
        <w:rPr>
          <w:szCs w:val="24"/>
        </w:rPr>
        <w:t xml:space="preserve"> несоответствие организации, имеющей статус ЕТО, критериям, связанным с размером собственного капитала, а также способностью в лучшей мере обеспечить надежность тепл</w:t>
      </w:r>
      <w:r w:rsidR="00302B66" w:rsidRPr="00A5746B">
        <w:rPr>
          <w:szCs w:val="24"/>
        </w:rPr>
        <w:t>о</w:t>
      </w:r>
      <w:r w:rsidR="00302B66" w:rsidRPr="00A5746B">
        <w:rPr>
          <w:szCs w:val="24"/>
        </w:rPr>
        <w:t xml:space="preserve">снабжения в соответствующей системе теплоснабжения; </w:t>
      </w:r>
    </w:p>
    <w:p w:rsidR="00302B66" w:rsidRPr="00A5746B" w:rsidRDefault="00CC521F" w:rsidP="0006129B">
      <w:pPr>
        <w:ind w:firstLine="567"/>
        <w:rPr>
          <w:szCs w:val="24"/>
        </w:rPr>
      </w:pPr>
      <w:r w:rsidRPr="00A5746B">
        <w:rPr>
          <w:szCs w:val="24"/>
        </w:rPr>
        <w:t>6)</w:t>
      </w:r>
      <w:r w:rsidR="00302B66" w:rsidRPr="00A5746B">
        <w:rPr>
          <w:szCs w:val="24"/>
        </w:rPr>
        <w:t xml:space="preserve"> подача организацией заявления о прекращении осуществления функций ЕТО. </w:t>
      </w:r>
    </w:p>
    <w:p w:rsidR="00302B66" w:rsidRPr="00A5746B" w:rsidRDefault="00302B66" w:rsidP="0006129B">
      <w:pPr>
        <w:ind w:firstLine="567"/>
        <w:rPr>
          <w:szCs w:val="24"/>
        </w:rPr>
      </w:pPr>
      <w:r w:rsidRPr="00A5746B">
        <w:rPr>
          <w:szCs w:val="24"/>
        </w:rPr>
        <w:t xml:space="preserve">Границы зоны деятельности ЕТО могут быть изменены в следующих случаях: </w:t>
      </w:r>
    </w:p>
    <w:p w:rsidR="00302B66" w:rsidRPr="00A5746B" w:rsidRDefault="00CC521F" w:rsidP="0006129B">
      <w:pPr>
        <w:ind w:firstLine="567"/>
        <w:rPr>
          <w:szCs w:val="24"/>
        </w:rPr>
      </w:pPr>
      <w:r w:rsidRPr="00A5746B">
        <w:rPr>
          <w:szCs w:val="24"/>
        </w:rPr>
        <w:t>1)</w:t>
      </w:r>
      <w:r w:rsidR="00302B66" w:rsidRPr="00A5746B">
        <w:rPr>
          <w:szCs w:val="24"/>
        </w:rPr>
        <w:t xml:space="preserve"> подключение к системе теплоснабжения новых теплопотребляющих установок, исто</w:t>
      </w:r>
      <w:r w:rsidR="00302B66" w:rsidRPr="00A5746B">
        <w:rPr>
          <w:szCs w:val="24"/>
        </w:rPr>
        <w:t>ч</w:t>
      </w:r>
      <w:r w:rsidR="00302B66" w:rsidRPr="00A5746B">
        <w:rPr>
          <w:szCs w:val="24"/>
        </w:rPr>
        <w:t xml:space="preserve">ников тепловой энергии или тепловых сетей, или их отключение от системы теплоснабжения; </w:t>
      </w:r>
    </w:p>
    <w:p w:rsidR="00302B66" w:rsidRPr="00A5746B" w:rsidRDefault="00CC521F" w:rsidP="0006129B">
      <w:pPr>
        <w:ind w:firstLine="567"/>
        <w:rPr>
          <w:szCs w:val="24"/>
        </w:rPr>
      </w:pPr>
      <w:r w:rsidRPr="00A5746B">
        <w:rPr>
          <w:szCs w:val="24"/>
        </w:rPr>
        <w:t>2)</w:t>
      </w:r>
      <w:r w:rsidR="00302B66" w:rsidRPr="00A5746B">
        <w:rPr>
          <w:szCs w:val="24"/>
        </w:rPr>
        <w:t xml:space="preserve"> технологическое объединение или разделение систем теплоснабжения. </w:t>
      </w:r>
    </w:p>
    <w:p w:rsidR="002750DC" w:rsidRPr="00A5746B" w:rsidRDefault="00E44D80" w:rsidP="008079F3">
      <w:pPr>
        <w:ind w:firstLine="567"/>
        <w:rPr>
          <w:rStyle w:val="ed"/>
          <w:szCs w:val="24"/>
        </w:rPr>
      </w:pPr>
      <w:r w:rsidRPr="00A5746B">
        <w:rPr>
          <w:rFonts w:eastAsia="Times New Roman"/>
          <w:szCs w:val="24"/>
          <w:lang w:eastAsia="ru-RU"/>
        </w:rPr>
        <w:t xml:space="preserve">В настоящее время </w:t>
      </w:r>
      <w:r w:rsidR="008079F3" w:rsidRPr="00A5746B">
        <w:rPr>
          <w:rFonts w:eastAsia="Times New Roman"/>
          <w:szCs w:val="24"/>
          <w:lang w:eastAsia="ru-RU"/>
        </w:rPr>
        <w:t>ООО «Яр Энерго», Кировский территориальный участок ГДТВ, ООО «Удмуртская Теплоснабжающая Компания»</w:t>
      </w:r>
      <w:r w:rsidR="00A9789A" w:rsidRPr="00A5746B">
        <w:rPr>
          <w:rFonts w:eastAsia="Times New Roman"/>
          <w:szCs w:val="24"/>
          <w:lang w:eastAsia="ru-RU"/>
        </w:rPr>
        <w:t xml:space="preserve"> </w:t>
      </w:r>
      <w:r w:rsidRPr="00A5746B">
        <w:rPr>
          <w:rFonts w:eastAsia="Times New Roman"/>
          <w:szCs w:val="24"/>
          <w:lang w:eastAsia="ru-RU"/>
        </w:rPr>
        <w:t>отвеча</w:t>
      </w:r>
      <w:r w:rsidR="008079F3" w:rsidRPr="00A5746B">
        <w:rPr>
          <w:rFonts w:eastAsia="Times New Roman"/>
          <w:szCs w:val="24"/>
          <w:lang w:eastAsia="ru-RU"/>
        </w:rPr>
        <w:t>ю</w:t>
      </w:r>
      <w:r w:rsidRPr="00A5746B">
        <w:rPr>
          <w:rFonts w:eastAsia="Times New Roman"/>
          <w:szCs w:val="24"/>
          <w:lang w:eastAsia="ru-RU"/>
        </w:rPr>
        <w:t>т всем требованиям, предъявляемым к единым теплоснабжающим организациям в зонах действия обслуживаемых систем теплосна</w:t>
      </w:r>
      <w:r w:rsidRPr="00A5746B">
        <w:rPr>
          <w:rFonts w:eastAsia="Times New Roman"/>
          <w:szCs w:val="24"/>
          <w:lang w:eastAsia="ru-RU"/>
        </w:rPr>
        <w:t>б</w:t>
      </w:r>
      <w:r w:rsidRPr="00A5746B">
        <w:rPr>
          <w:rFonts w:eastAsia="Times New Roman"/>
          <w:szCs w:val="24"/>
          <w:lang w:eastAsia="ru-RU"/>
        </w:rPr>
        <w:t xml:space="preserve">жения. </w:t>
      </w:r>
      <w:r w:rsidR="002750DC" w:rsidRPr="00A5746B">
        <w:rPr>
          <w:rStyle w:val="ed"/>
          <w:szCs w:val="24"/>
        </w:rPr>
        <w:t>Реестр единых теплоснабжающих организаций, содержащий перечень систем тепл</w:t>
      </w:r>
      <w:r w:rsidR="002750DC" w:rsidRPr="00A5746B">
        <w:rPr>
          <w:rStyle w:val="ed"/>
          <w:szCs w:val="24"/>
        </w:rPr>
        <w:t>о</w:t>
      </w:r>
      <w:r w:rsidR="002750DC" w:rsidRPr="00A5746B">
        <w:rPr>
          <w:rStyle w:val="ed"/>
          <w:szCs w:val="24"/>
        </w:rPr>
        <w:t xml:space="preserve">снабжения, входящих в зону деятельности единой теплоснабжающей организаций, приведен в таблице </w:t>
      </w:r>
      <w:r w:rsidR="00F740F7">
        <w:rPr>
          <w:rStyle w:val="ed"/>
          <w:szCs w:val="24"/>
        </w:rPr>
        <w:t>71</w:t>
      </w:r>
      <w:r w:rsidR="002750DC" w:rsidRPr="00A5746B">
        <w:rPr>
          <w:rStyle w:val="ed"/>
          <w:szCs w:val="24"/>
        </w:rPr>
        <w:t>.</w:t>
      </w:r>
    </w:p>
    <w:p w:rsidR="00302B66" w:rsidRPr="00A5746B" w:rsidRDefault="00302B66" w:rsidP="0006129B">
      <w:pPr>
        <w:ind w:firstLine="567"/>
        <w:rPr>
          <w:szCs w:val="24"/>
        </w:rPr>
      </w:pPr>
      <w:r w:rsidRPr="00A5746B">
        <w:rPr>
          <w:szCs w:val="24"/>
        </w:rPr>
        <w:t>Сведения об изменении границ зон деятельности ЕТО, а также сведения о присвоении другой организации статуса ЕТО подлежат внесению в схему теплоснабжения при ее актуал</w:t>
      </w:r>
      <w:r w:rsidRPr="00A5746B">
        <w:rPr>
          <w:szCs w:val="24"/>
        </w:rPr>
        <w:t>и</w:t>
      </w:r>
      <w:r w:rsidRPr="00A5746B">
        <w:rPr>
          <w:szCs w:val="24"/>
        </w:rPr>
        <w:t xml:space="preserve">зации. </w:t>
      </w:r>
    </w:p>
    <w:p w:rsidR="005F699F" w:rsidRPr="00A5746B" w:rsidRDefault="00CC521F" w:rsidP="0006129B">
      <w:pPr>
        <w:pStyle w:val="21"/>
        <w:spacing w:line="240" w:lineRule="auto"/>
        <w:rPr>
          <w:rStyle w:val="ed"/>
        </w:rPr>
      </w:pPr>
      <w:bookmarkStart w:id="316" w:name="_Toc121588594"/>
      <w:r w:rsidRPr="00A5746B">
        <w:rPr>
          <w:rStyle w:val="ed"/>
        </w:rPr>
        <w:t>15.4</w:t>
      </w:r>
      <w:r w:rsidR="00A12BBB" w:rsidRPr="00A5746B">
        <w:rPr>
          <w:rStyle w:val="ed"/>
        </w:rPr>
        <w:t xml:space="preserve"> </w:t>
      </w:r>
      <w:r w:rsidRPr="00A5746B">
        <w:rPr>
          <w:rStyle w:val="ed"/>
        </w:rPr>
        <w:t>З</w:t>
      </w:r>
      <w:r w:rsidR="00CE6763" w:rsidRPr="00A5746B">
        <w:rPr>
          <w:rStyle w:val="ed"/>
        </w:rPr>
        <w:t>аявки теплоснабжающих организаций, поданные в рамках актуализации пр</w:t>
      </w:r>
      <w:r w:rsidR="00CE6763" w:rsidRPr="00A5746B">
        <w:rPr>
          <w:rStyle w:val="ed"/>
        </w:rPr>
        <w:t>о</w:t>
      </w:r>
      <w:r w:rsidR="00CE6763" w:rsidRPr="00A5746B">
        <w:rPr>
          <w:rStyle w:val="ed"/>
        </w:rPr>
        <w:t>екта схемы теплоснабжения (при их наличии), на присвоение статуса единой теплосна</w:t>
      </w:r>
      <w:r w:rsidR="00CE6763" w:rsidRPr="00A5746B">
        <w:rPr>
          <w:rStyle w:val="ed"/>
        </w:rPr>
        <w:t>б</w:t>
      </w:r>
      <w:r w:rsidR="00CE6763" w:rsidRPr="00A5746B">
        <w:rPr>
          <w:rStyle w:val="ed"/>
        </w:rPr>
        <w:t>жающей организации</w:t>
      </w:r>
      <w:bookmarkEnd w:id="316"/>
    </w:p>
    <w:p w:rsidR="00302B66" w:rsidRPr="00A5746B" w:rsidRDefault="00302B66" w:rsidP="0006129B">
      <w:pPr>
        <w:ind w:firstLine="567"/>
        <w:rPr>
          <w:rStyle w:val="ed"/>
          <w:szCs w:val="24"/>
        </w:rPr>
      </w:pPr>
      <w:r w:rsidRPr="00A5746B">
        <w:rPr>
          <w:szCs w:val="24"/>
        </w:rPr>
        <w:t xml:space="preserve">Сведения о заявках, </w:t>
      </w:r>
      <w:r w:rsidRPr="00A5746B">
        <w:rPr>
          <w:rStyle w:val="ed"/>
          <w:szCs w:val="24"/>
        </w:rPr>
        <w:t>поданных в рамках разработки проекта схемы теплоснабжения (при их наличии), на присвоение статуса единой теплоснабжающей организации, отсутствуют.</w:t>
      </w:r>
    </w:p>
    <w:p w:rsidR="005F699F" w:rsidRPr="00A5746B" w:rsidRDefault="00CC521F" w:rsidP="0006129B">
      <w:pPr>
        <w:pStyle w:val="21"/>
        <w:spacing w:line="240" w:lineRule="auto"/>
      </w:pPr>
      <w:bookmarkStart w:id="317" w:name="_Toc121588595"/>
      <w:r w:rsidRPr="00A5746B">
        <w:rPr>
          <w:rStyle w:val="ed"/>
        </w:rPr>
        <w:lastRenderedPageBreak/>
        <w:t>15.5</w:t>
      </w:r>
      <w:r w:rsidR="00A12BBB" w:rsidRPr="00A5746B">
        <w:rPr>
          <w:rStyle w:val="ed"/>
        </w:rPr>
        <w:t xml:space="preserve"> </w:t>
      </w:r>
      <w:r w:rsidRPr="00A5746B">
        <w:rPr>
          <w:rStyle w:val="ed"/>
        </w:rPr>
        <w:t>О</w:t>
      </w:r>
      <w:r w:rsidR="00CE6763" w:rsidRPr="00A5746B">
        <w:rPr>
          <w:rStyle w:val="ed"/>
        </w:rPr>
        <w:t>писание границ зон деятельности единой теплоснабжающей организации (о</w:t>
      </w:r>
      <w:r w:rsidR="00CE6763" w:rsidRPr="00A5746B">
        <w:rPr>
          <w:rStyle w:val="ed"/>
        </w:rPr>
        <w:t>р</w:t>
      </w:r>
      <w:r w:rsidR="00CE6763" w:rsidRPr="00A5746B">
        <w:rPr>
          <w:rStyle w:val="ed"/>
        </w:rPr>
        <w:t>ганизаций)</w:t>
      </w:r>
      <w:bookmarkEnd w:id="317"/>
    </w:p>
    <w:p w:rsidR="00483094" w:rsidRPr="00A5746B" w:rsidRDefault="00614739" w:rsidP="0006129B">
      <w:pPr>
        <w:ind w:firstLine="567"/>
        <w:rPr>
          <w:szCs w:val="24"/>
        </w:rPr>
      </w:pPr>
      <w:r w:rsidRPr="00A5746B">
        <w:rPr>
          <w:szCs w:val="24"/>
        </w:rPr>
        <w:t>После присвоения статуса ЕТО границы зон деятельности ЕТО будут совпадать с зонами действия соответствующих систем централизованного теплоснабжения.</w:t>
      </w:r>
    </w:p>
    <w:p w:rsidR="00815EB7" w:rsidRPr="00A5746B" w:rsidRDefault="007D12AB" w:rsidP="0006129B">
      <w:pPr>
        <w:pStyle w:val="21"/>
        <w:spacing w:line="240" w:lineRule="auto"/>
        <w:rPr>
          <w:rFonts w:eastAsia="Microsoft YaHei"/>
        </w:rPr>
      </w:pPr>
      <w:bookmarkStart w:id="318" w:name="_Toc121588596"/>
      <w:r w:rsidRPr="00A5746B">
        <w:rPr>
          <w:rFonts w:eastAsia="Microsoft YaHei"/>
        </w:rPr>
        <w:t>15.</w:t>
      </w:r>
      <w:r w:rsidR="00CC521F" w:rsidRPr="00A5746B">
        <w:rPr>
          <w:rFonts w:eastAsia="Microsoft YaHei"/>
        </w:rPr>
        <w:t>6</w:t>
      </w:r>
      <w:r w:rsidRPr="00A5746B">
        <w:rPr>
          <w:rFonts w:eastAsia="Microsoft YaHei"/>
        </w:rPr>
        <w:t xml:space="preserve"> </w:t>
      </w:r>
      <w:r w:rsidR="00815EB7" w:rsidRPr="00A5746B">
        <w:rPr>
          <w:rFonts w:eastAsia="Microsoft YaHei"/>
        </w:rPr>
        <w:t xml:space="preserve">Состав изменений </w:t>
      </w:r>
      <w:r w:rsidR="00540956" w:rsidRPr="00A5746B">
        <w:rPr>
          <w:rFonts w:eastAsia="Microsoft YaHei"/>
        </w:rPr>
        <w:t>выполненных в доработанной и (или) актуализированной схеме теплоснабжения</w:t>
      </w:r>
      <w:bookmarkEnd w:id="318"/>
    </w:p>
    <w:p w:rsidR="00DD0BFB" w:rsidRPr="00A5746B" w:rsidRDefault="0012675A" w:rsidP="0006129B">
      <w:pPr>
        <w:ind w:firstLine="567"/>
        <w:rPr>
          <w:szCs w:val="24"/>
        </w:rPr>
      </w:pPr>
      <w:r w:rsidRPr="00A5746B">
        <w:rPr>
          <w:szCs w:val="24"/>
        </w:rPr>
        <w:t xml:space="preserve">Глава разработана </w:t>
      </w:r>
      <w:r w:rsidR="003F7AC4" w:rsidRPr="00A5746B">
        <w:rPr>
          <w:szCs w:val="24"/>
        </w:rPr>
        <w:t xml:space="preserve">в соответствии </w:t>
      </w:r>
      <w:r w:rsidR="00DD0BFB" w:rsidRPr="00A5746B">
        <w:rPr>
          <w:szCs w:val="24"/>
        </w:rPr>
        <w:t xml:space="preserve">с действующей редакцией </w:t>
      </w:r>
      <w:r w:rsidR="00C879D3" w:rsidRPr="00A5746B">
        <w:rPr>
          <w:szCs w:val="24"/>
        </w:rPr>
        <w:t>Постановления Правител</w:t>
      </w:r>
      <w:r w:rsidR="00C879D3" w:rsidRPr="00A5746B">
        <w:rPr>
          <w:szCs w:val="24"/>
        </w:rPr>
        <w:t>ь</w:t>
      </w:r>
      <w:r w:rsidR="00C879D3" w:rsidRPr="00A5746B">
        <w:rPr>
          <w:szCs w:val="24"/>
        </w:rPr>
        <w:t>ства РФ от 22.02.2012 № 154</w:t>
      </w:r>
      <w:r w:rsidR="003F3107" w:rsidRPr="00A5746B">
        <w:rPr>
          <w:szCs w:val="24"/>
        </w:rPr>
        <w:t xml:space="preserve"> </w:t>
      </w:r>
      <w:r w:rsidR="00DD0BFB" w:rsidRPr="00A5746B">
        <w:rPr>
          <w:szCs w:val="24"/>
        </w:rPr>
        <w:t xml:space="preserve">«О требованиях к схемам теплоснабжения, порядку их </w:t>
      </w:r>
      <w:r w:rsidR="008E4EBE" w:rsidRPr="00A5746B">
        <w:rPr>
          <w:szCs w:val="24"/>
        </w:rPr>
        <w:t>разработки</w:t>
      </w:r>
      <w:r w:rsidR="00DD0BFB" w:rsidRPr="00A5746B">
        <w:rPr>
          <w:szCs w:val="24"/>
        </w:rPr>
        <w:t xml:space="preserve"> и утверждения» </w:t>
      </w:r>
      <w:r w:rsidR="00C6704F" w:rsidRPr="00A5746B">
        <w:rPr>
          <w:szCs w:val="24"/>
        </w:rPr>
        <w:t xml:space="preserve">(в редакции </w:t>
      </w:r>
      <w:r w:rsidR="007010E8" w:rsidRPr="00A5746B">
        <w:rPr>
          <w:szCs w:val="24"/>
        </w:rPr>
        <w:t>Постановлений Правительства РФ</w:t>
      </w:r>
      <w:r w:rsidR="00DD0BFB" w:rsidRPr="00A5746B">
        <w:rPr>
          <w:szCs w:val="24"/>
        </w:rPr>
        <w:t xml:space="preserve"> от 07.10.2014 № 1016, от 18.0</w:t>
      </w:r>
      <w:r w:rsidR="003E674F" w:rsidRPr="00A5746B">
        <w:rPr>
          <w:szCs w:val="24"/>
        </w:rPr>
        <w:t>7.</w:t>
      </w:r>
      <w:r w:rsidR="00DD0BFB" w:rsidRPr="00A5746B">
        <w:rPr>
          <w:szCs w:val="24"/>
        </w:rPr>
        <w:t>2016 № 208, от 2</w:t>
      </w:r>
      <w:r w:rsidR="003E674F" w:rsidRPr="00A5746B">
        <w:rPr>
          <w:szCs w:val="24"/>
        </w:rPr>
        <w:t>7.</w:t>
      </w:r>
      <w:r w:rsidR="00DD0BFB" w:rsidRPr="00A5746B">
        <w:rPr>
          <w:szCs w:val="24"/>
        </w:rPr>
        <w:t>0</w:t>
      </w:r>
      <w:r w:rsidR="003E674F" w:rsidRPr="00A5746B">
        <w:rPr>
          <w:szCs w:val="24"/>
        </w:rPr>
        <w:t>7.</w:t>
      </w:r>
      <w:r w:rsidR="00DD0BFB" w:rsidRPr="00A5746B">
        <w:rPr>
          <w:szCs w:val="24"/>
        </w:rPr>
        <w:t>2016 № 229, от 12.07.2016 № 666, от 0</w:t>
      </w:r>
      <w:r w:rsidR="003E674F" w:rsidRPr="00A5746B">
        <w:rPr>
          <w:szCs w:val="24"/>
        </w:rPr>
        <w:t>7.</w:t>
      </w:r>
      <w:r w:rsidR="00DD0BFB" w:rsidRPr="00A5746B">
        <w:rPr>
          <w:szCs w:val="24"/>
        </w:rPr>
        <w:t>04.2018 № 405, от 16.0</w:t>
      </w:r>
      <w:r w:rsidR="003E674F" w:rsidRPr="00A5746B">
        <w:rPr>
          <w:szCs w:val="24"/>
        </w:rPr>
        <w:t>7.</w:t>
      </w:r>
      <w:r w:rsidR="00DD0BFB" w:rsidRPr="00A5746B">
        <w:rPr>
          <w:szCs w:val="24"/>
        </w:rPr>
        <w:t xml:space="preserve">2019 № </w:t>
      </w:r>
      <w:r w:rsidR="00127490" w:rsidRPr="00A5746B">
        <w:rPr>
          <w:szCs w:val="24"/>
        </w:rPr>
        <w:t xml:space="preserve">276) и Методическими указаниями </w:t>
      </w:r>
      <w:r w:rsidR="00127490" w:rsidRPr="00A5746B">
        <w:t>(</w:t>
      </w:r>
      <w:r w:rsidR="003965AF" w:rsidRPr="00A5746B">
        <w:t>утв. Приказом Минэнерго России от 05.0</w:t>
      </w:r>
      <w:r w:rsidR="003E674F" w:rsidRPr="00A5746B">
        <w:t>7.</w:t>
      </w:r>
      <w:r w:rsidR="003965AF" w:rsidRPr="00A5746B">
        <w:t>2019 № 212 «Об утверждении Методических указаний по разработке схем теплоснабжения»</w:t>
      </w:r>
      <w:r w:rsidR="00127490" w:rsidRPr="00A5746B">
        <w:t>).</w:t>
      </w:r>
    </w:p>
    <w:p w:rsidR="000379FA" w:rsidRPr="00A5746B" w:rsidRDefault="000379FA" w:rsidP="0006129B">
      <w:pPr>
        <w:autoSpaceDE w:val="0"/>
        <w:autoSpaceDN w:val="0"/>
        <w:adjustRightInd w:val="0"/>
        <w:ind w:firstLine="709"/>
        <w:rPr>
          <w:szCs w:val="24"/>
        </w:rPr>
      </w:pPr>
    </w:p>
    <w:p w:rsidR="00747340" w:rsidRPr="00A5746B" w:rsidRDefault="00747340" w:rsidP="0006129B">
      <w:pPr>
        <w:pStyle w:val="1"/>
        <w:sectPr w:rsidR="00747340" w:rsidRPr="00A5746B" w:rsidSect="009C1728">
          <w:pgSz w:w="11906" w:h="16838"/>
          <w:pgMar w:top="1134" w:right="851" w:bottom="1134" w:left="1134" w:header="708" w:footer="708" w:gutter="0"/>
          <w:cols w:space="708"/>
          <w:docGrid w:linePitch="360"/>
        </w:sectPr>
      </w:pPr>
    </w:p>
    <w:p w:rsidR="00E847F5" w:rsidRPr="00A5746B" w:rsidRDefault="00E847F5" w:rsidP="0006129B">
      <w:pPr>
        <w:pStyle w:val="1"/>
      </w:pPr>
      <w:bookmarkStart w:id="319" w:name="_Toc121588597"/>
      <w:r w:rsidRPr="00A5746B">
        <w:lastRenderedPageBreak/>
        <w:t>ГЛАВА 1</w:t>
      </w:r>
      <w:r w:rsidR="00231152" w:rsidRPr="00A5746B">
        <w:t>6</w:t>
      </w:r>
      <w:r w:rsidRPr="00A5746B">
        <w:t xml:space="preserve"> </w:t>
      </w:r>
      <w:r w:rsidR="00CE6763" w:rsidRPr="00A5746B">
        <w:t>Реестр мероприятий схемы теплоснабжения</w:t>
      </w:r>
      <w:bookmarkEnd w:id="319"/>
    </w:p>
    <w:p w:rsidR="005F699F" w:rsidRPr="00A5746B" w:rsidRDefault="00CC521F" w:rsidP="0006129B">
      <w:pPr>
        <w:pStyle w:val="21"/>
        <w:spacing w:line="240" w:lineRule="auto"/>
        <w:rPr>
          <w:rStyle w:val="mark"/>
        </w:rPr>
      </w:pPr>
      <w:bookmarkStart w:id="320" w:name="_Toc121588598"/>
      <w:r w:rsidRPr="00A5746B">
        <w:rPr>
          <w:rStyle w:val="ed"/>
        </w:rPr>
        <w:t>16.1</w:t>
      </w:r>
      <w:r w:rsidR="005F699F" w:rsidRPr="00A5746B">
        <w:rPr>
          <w:rStyle w:val="ed"/>
        </w:rPr>
        <w:t> </w:t>
      </w:r>
      <w:r w:rsidRPr="00A5746B">
        <w:rPr>
          <w:rStyle w:val="ed"/>
        </w:rPr>
        <w:t>П</w:t>
      </w:r>
      <w:r w:rsidR="00CE6763" w:rsidRPr="00A5746B">
        <w:rPr>
          <w:rStyle w:val="ed"/>
        </w:rPr>
        <w:t>еречень мероприятий по строительству, реконструкции, техническому перевооружению и (или) модернизации источников тепловой энергии</w:t>
      </w:r>
      <w:bookmarkEnd w:id="320"/>
    </w:p>
    <w:p w:rsidR="002750DC" w:rsidRPr="00A5746B" w:rsidRDefault="00614739" w:rsidP="0006129B">
      <w:pPr>
        <w:ind w:firstLine="567"/>
        <w:rPr>
          <w:szCs w:val="24"/>
          <w:lang w:eastAsia="ar-SA"/>
        </w:rPr>
      </w:pPr>
      <w:r w:rsidRPr="00A5746B">
        <w:rPr>
          <w:szCs w:val="24"/>
          <w:lang w:eastAsia="ar-SA"/>
        </w:rPr>
        <w:t>Перечень мероприятий по строительству, реконструкции или техническому перевооружению источников тепловой энергии привед</w:t>
      </w:r>
      <w:r w:rsidR="00B518E3" w:rsidRPr="00A5746B">
        <w:rPr>
          <w:szCs w:val="24"/>
          <w:lang w:eastAsia="ar-SA"/>
        </w:rPr>
        <w:t>е</w:t>
      </w:r>
      <w:r w:rsidRPr="00A5746B">
        <w:rPr>
          <w:szCs w:val="24"/>
          <w:lang w:eastAsia="ar-SA"/>
        </w:rPr>
        <w:t>н в таблиц</w:t>
      </w:r>
      <w:r w:rsidR="002750DC" w:rsidRPr="00A5746B">
        <w:rPr>
          <w:szCs w:val="24"/>
          <w:lang w:eastAsia="ar-SA"/>
        </w:rPr>
        <w:t>е</w:t>
      </w:r>
      <w:r w:rsidRPr="00A5746B">
        <w:rPr>
          <w:szCs w:val="24"/>
          <w:lang w:eastAsia="ar-SA"/>
        </w:rPr>
        <w:t xml:space="preserve"> </w:t>
      </w:r>
      <w:r w:rsidR="00F740F7">
        <w:rPr>
          <w:szCs w:val="24"/>
          <w:lang w:eastAsia="ar-SA"/>
        </w:rPr>
        <w:t>72</w:t>
      </w:r>
      <w:r w:rsidR="002750DC" w:rsidRPr="00A5746B">
        <w:rPr>
          <w:szCs w:val="24"/>
          <w:lang w:eastAsia="ar-SA"/>
        </w:rPr>
        <w:t>.</w:t>
      </w:r>
    </w:p>
    <w:p w:rsidR="00E24ADD" w:rsidRPr="00A5746B" w:rsidRDefault="00E24ADD" w:rsidP="0006129B">
      <w:pPr>
        <w:tabs>
          <w:tab w:val="left" w:pos="0"/>
        </w:tabs>
        <w:ind w:firstLine="709"/>
        <w:rPr>
          <w:rFonts w:eastAsia="Times New Roman"/>
          <w:szCs w:val="24"/>
          <w:lang w:eastAsia="ru-RU"/>
        </w:rPr>
      </w:pPr>
    </w:p>
    <w:p w:rsidR="002750DC" w:rsidRPr="00A5746B" w:rsidRDefault="002750DC" w:rsidP="0006129B">
      <w:pPr>
        <w:pStyle w:val="aff9"/>
        <w:spacing w:line="240" w:lineRule="auto"/>
      </w:pPr>
      <w:r w:rsidRPr="00A5746B">
        <w:t xml:space="preserve">Таблица </w:t>
      </w:r>
      <w:r w:rsidR="008A3CE6" w:rsidRPr="00A5746B">
        <w:fldChar w:fldCharType="begin"/>
      </w:r>
      <w:r w:rsidR="006972A4" w:rsidRPr="00A5746B">
        <w:instrText xml:space="preserve"> SEQ Таблица \* ARABIC </w:instrText>
      </w:r>
      <w:r w:rsidR="008A3CE6" w:rsidRPr="00A5746B">
        <w:fldChar w:fldCharType="separate"/>
      </w:r>
      <w:r w:rsidR="00A5746B" w:rsidRPr="00A5746B">
        <w:rPr>
          <w:noProof/>
        </w:rPr>
        <w:t>72</w:t>
      </w:r>
      <w:r w:rsidR="008A3CE6" w:rsidRPr="00A5746B">
        <w:rPr>
          <w:noProof/>
        </w:rPr>
        <w:fldChar w:fldCharType="end"/>
      </w:r>
      <w:r w:rsidR="002F5504" w:rsidRPr="00A5746B">
        <w:t xml:space="preserve"> </w:t>
      </w:r>
      <w:r w:rsidRPr="00A5746B">
        <w:t>– Мероприятия по техническое перевооружение и строительство источников тепла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8"/>
        <w:gridCol w:w="4560"/>
        <w:gridCol w:w="1564"/>
        <w:gridCol w:w="1444"/>
        <w:gridCol w:w="1567"/>
        <w:gridCol w:w="1323"/>
        <w:gridCol w:w="1519"/>
        <w:gridCol w:w="1034"/>
        <w:gridCol w:w="1380"/>
      </w:tblGrid>
      <w:tr w:rsidR="00DC1E63" w:rsidRPr="00A5746B" w:rsidTr="00A662B4">
        <w:trPr>
          <w:cantSplit/>
          <w:tblHeader/>
        </w:trPr>
        <w:tc>
          <w:tcPr>
            <w:tcW w:w="225" w:type="pct"/>
            <w:vMerge w:val="restart"/>
            <w:shd w:val="clear" w:color="000000" w:fill="FFFFFF"/>
            <w:vAlign w:val="center"/>
            <w:hideMark/>
          </w:tcPr>
          <w:p w:rsidR="00DC1E63" w:rsidRPr="00A5746B" w:rsidRDefault="00DC1E63" w:rsidP="00A662B4">
            <w:pPr>
              <w:jc w:val="center"/>
              <w:rPr>
                <w:rFonts w:eastAsia="Times New Roman"/>
                <w:sz w:val="22"/>
                <w:lang w:eastAsia="ru-RU"/>
              </w:rPr>
            </w:pPr>
            <w:r w:rsidRPr="00A5746B">
              <w:rPr>
                <w:rFonts w:eastAsia="Times New Roman"/>
                <w:sz w:val="22"/>
                <w:lang w:eastAsia="ru-RU"/>
              </w:rPr>
              <w:t>№ п/п</w:t>
            </w:r>
          </w:p>
        </w:tc>
        <w:tc>
          <w:tcPr>
            <w:tcW w:w="1513" w:type="pct"/>
            <w:vMerge w:val="restart"/>
            <w:shd w:val="clear" w:color="000000" w:fill="FFFFFF"/>
            <w:vAlign w:val="center"/>
            <w:hideMark/>
          </w:tcPr>
          <w:p w:rsidR="00DC1E63" w:rsidRPr="00A5746B" w:rsidRDefault="00DC1E63" w:rsidP="00A662B4">
            <w:pPr>
              <w:jc w:val="center"/>
              <w:rPr>
                <w:rFonts w:eastAsia="Times New Roman"/>
                <w:sz w:val="22"/>
                <w:lang w:eastAsia="ru-RU"/>
              </w:rPr>
            </w:pPr>
            <w:r w:rsidRPr="00A5746B">
              <w:rPr>
                <w:rFonts w:eastAsia="Times New Roman"/>
                <w:sz w:val="22"/>
                <w:lang w:eastAsia="ru-RU"/>
              </w:rPr>
              <w:t>Наименование мероприятий</w:t>
            </w:r>
          </w:p>
        </w:tc>
        <w:tc>
          <w:tcPr>
            <w:tcW w:w="3262" w:type="pct"/>
            <w:gridSpan w:val="7"/>
            <w:shd w:val="clear" w:color="000000" w:fill="FFFFFF"/>
            <w:vAlign w:val="center"/>
            <w:hideMark/>
          </w:tcPr>
          <w:p w:rsidR="00DC1E63" w:rsidRPr="00A5746B" w:rsidRDefault="00DC1E63" w:rsidP="00A662B4">
            <w:pPr>
              <w:jc w:val="center"/>
              <w:rPr>
                <w:rFonts w:eastAsia="Times New Roman"/>
                <w:sz w:val="22"/>
                <w:lang w:eastAsia="ru-RU"/>
              </w:rPr>
            </w:pPr>
            <w:r w:rsidRPr="00A5746B">
              <w:rPr>
                <w:rFonts w:eastAsia="Times New Roman"/>
                <w:sz w:val="22"/>
                <w:lang w:eastAsia="ru-RU"/>
              </w:rPr>
              <w:t>Необходимые капитальные затраты, тыс. руб.</w:t>
            </w:r>
          </w:p>
        </w:tc>
      </w:tr>
      <w:tr w:rsidR="00DC1E63" w:rsidRPr="00A5746B" w:rsidTr="00A662B4">
        <w:trPr>
          <w:cantSplit/>
          <w:tblHeader/>
        </w:trPr>
        <w:tc>
          <w:tcPr>
            <w:tcW w:w="225" w:type="pct"/>
            <w:vMerge/>
            <w:vAlign w:val="center"/>
            <w:hideMark/>
          </w:tcPr>
          <w:p w:rsidR="00DC1E63" w:rsidRPr="00A5746B" w:rsidRDefault="00DC1E63" w:rsidP="00A662B4">
            <w:pPr>
              <w:jc w:val="center"/>
              <w:rPr>
                <w:rFonts w:eastAsia="Times New Roman"/>
                <w:sz w:val="22"/>
                <w:lang w:eastAsia="ru-RU"/>
              </w:rPr>
            </w:pPr>
          </w:p>
        </w:tc>
        <w:tc>
          <w:tcPr>
            <w:tcW w:w="1513" w:type="pct"/>
            <w:vMerge/>
            <w:vAlign w:val="center"/>
            <w:hideMark/>
          </w:tcPr>
          <w:p w:rsidR="00DC1E63" w:rsidRPr="00A5746B" w:rsidRDefault="00DC1E63" w:rsidP="00A662B4">
            <w:pPr>
              <w:jc w:val="left"/>
              <w:rPr>
                <w:rFonts w:eastAsia="Times New Roman"/>
                <w:sz w:val="22"/>
                <w:lang w:eastAsia="ru-RU"/>
              </w:rPr>
            </w:pPr>
          </w:p>
        </w:tc>
        <w:tc>
          <w:tcPr>
            <w:tcW w:w="519" w:type="pct"/>
            <w:shd w:val="clear" w:color="000000" w:fill="FFFFFF"/>
            <w:vAlign w:val="center"/>
            <w:hideMark/>
          </w:tcPr>
          <w:p w:rsidR="00DC1E63" w:rsidRPr="00A5746B" w:rsidRDefault="00DC1E63" w:rsidP="00A662B4">
            <w:pPr>
              <w:jc w:val="center"/>
              <w:rPr>
                <w:rFonts w:eastAsia="Times New Roman"/>
                <w:bCs/>
                <w:sz w:val="22"/>
                <w:lang w:eastAsia="ru-RU"/>
              </w:rPr>
            </w:pPr>
            <w:r w:rsidRPr="00A5746B">
              <w:rPr>
                <w:rFonts w:eastAsia="Times New Roman"/>
                <w:bCs/>
                <w:sz w:val="22"/>
                <w:lang w:eastAsia="ru-RU"/>
              </w:rPr>
              <w:t>Всего</w:t>
            </w:r>
          </w:p>
        </w:tc>
        <w:tc>
          <w:tcPr>
            <w:tcW w:w="479" w:type="pct"/>
            <w:shd w:val="clear" w:color="000000" w:fill="FFFFFF"/>
            <w:vAlign w:val="center"/>
            <w:hideMark/>
          </w:tcPr>
          <w:p w:rsidR="00DC1E63" w:rsidRPr="00A5746B" w:rsidRDefault="00DC1E63" w:rsidP="00A662B4">
            <w:pPr>
              <w:jc w:val="center"/>
              <w:rPr>
                <w:rFonts w:eastAsia="Times New Roman"/>
                <w:sz w:val="22"/>
                <w:lang w:eastAsia="ru-RU"/>
              </w:rPr>
            </w:pPr>
            <w:r w:rsidRPr="00A5746B">
              <w:rPr>
                <w:rFonts w:eastAsia="Times New Roman"/>
                <w:sz w:val="22"/>
                <w:lang w:eastAsia="ru-RU"/>
              </w:rPr>
              <w:t>2023</w:t>
            </w:r>
          </w:p>
        </w:tc>
        <w:tc>
          <w:tcPr>
            <w:tcW w:w="520" w:type="pct"/>
            <w:shd w:val="clear" w:color="000000" w:fill="FFFFFF"/>
            <w:vAlign w:val="center"/>
            <w:hideMark/>
          </w:tcPr>
          <w:p w:rsidR="00DC1E63" w:rsidRPr="00A5746B" w:rsidRDefault="00DC1E63" w:rsidP="00A662B4">
            <w:pPr>
              <w:jc w:val="center"/>
              <w:rPr>
                <w:rFonts w:eastAsia="Times New Roman"/>
                <w:sz w:val="22"/>
                <w:lang w:eastAsia="ru-RU"/>
              </w:rPr>
            </w:pPr>
            <w:r w:rsidRPr="00A5746B">
              <w:rPr>
                <w:rFonts w:eastAsia="Times New Roman"/>
                <w:sz w:val="22"/>
                <w:lang w:eastAsia="ru-RU"/>
              </w:rPr>
              <w:t>2024</w:t>
            </w:r>
          </w:p>
        </w:tc>
        <w:tc>
          <w:tcPr>
            <w:tcW w:w="439" w:type="pct"/>
            <w:shd w:val="clear" w:color="000000" w:fill="FFFFFF"/>
            <w:vAlign w:val="center"/>
          </w:tcPr>
          <w:p w:rsidR="00DC1E63" w:rsidRPr="00A5746B" w:rsidRDefault="00DC1E63" w:rsidP="00A662B4">
            <w:pPr>
              <w:jc w:val="center"/>
              <w:rPr>
                <w:rFonts w:eastAsia="Times New Roman"/>
                <w:sz w:val="22"/>
                <w:lang w:eastAsia="ru-RU"/>
              </w:rPr>
            </w:pPr>
            <w:r w:rsidRPr="00A5746B">
              <w:rPr>
                <w:rFonts w:eastAsia="Times New Roman"/>
                <w:sz w:val="22"/>
                <w:lang w:eastAsia="ru-RU"/>
              </w:rPr>
              <w:t>2025</w:t>
            </w:r>
          </w:p>
        </w:tc>
        <w:tc>
          <w:tcPr>
            <w:tcW w:w="504" w:type="pct"/>
            <w:shd w:val="clear" w:color="000000" w:fill="FFFFFF"/>
            <w:vAlign w:val="center"/>
          </w:tcPr>
          <w:p w:rsidR="00DC1E63" w:rsidRPr="00A5746B" w:rsidRDefault="00DC1E63" w:rsidP="00A662B4">
            <w:pPr>
              <w:jc w:val="center"/>
              <w:rPr>
                <w:rFonts w:eastAsia="Times New Roman"/>
                <w:sz w:val="22"/>
                <w:lang w:eastAsia="ru-RU"/>
              </w:rPr>
            </w:pPr>
            <w:r w:rsidRPr="00A5746B">
              <w:rPr>
                <w:rFonts w:eastAsia="Times New Roman"/>
                <w:sz w:val="22"/>
                <w:lang w:eastAsia="ru-RU"/>
              </w:rPr>
              <w:t>2026</w:t>
            </w:r>
          </w:p>
        </w:tc>
        <w:tc>
          <w:tcPr>
            <w:tcW w:w="343" w:type="pct"/>
            <w:shd w:val="clear" w:color="000000" w:fill="FFFFFF"/>
            <w:vAlign w:val="center"/>
          </w:tcPr>
          <w:p w:rsidR="00DC1E63" w:rsidRPr="00A5746B" w:rsidRDefault="00DC1E63" w:rsidP="00A662B4">
            <w:pPr>
              <w:jc w:val="center"/>
              <w:rPr>
                <w:rFonts w:eastAsia="Times New Roman"/>
                <w:sz w:val="22"/>
                <w:lang w:eastAsia="ru-RU"/>
              </w:rPr>
            </w:pPr>
            <w:r w:rsidRPr="00A5746B">
              <w:rPr>
                <w:rFonts w:eastAsia="Times New Roman"/>
                <w:sz w:val="22"/>
                <w:lang w:eastAsia="ru-RU"/>
              </w:rPr>
              <w:t>2027</w:t>
            </w:r>
          </w:p>
        </w:tc>
        <w:tc>
          <w:tcPr>
            <w:tcW w:w="458" w:type="pct"/>
            <w:shd w:val="clear" w:color="000000" w:fill="FFFFFF"/>
            <w:vAlign w:val="center"/>
            <w:hideMark/>
          </w:tcPr>
          <w:p w:rsidR="00DC1E63" w:rsidRPr="00A5746B" w:rsidRDefault="00DC1E63" w:rsidP="00A662B4">
            <w:pPr>
              <w:jc w:val="center"/>
              <w:rPr>
                <w:rFonts w:eastAsia="Times New Roman"/>
                <w:sz w:val="22"/>
                <w:lang w:eastAsia="ru-RU"/>
              </w:rPr>
            </w:pPr>
            <w:r w:rsidRPr="00A5746B">
              <w:rPr>
                <w:rFonts w:eastAsia="Times New Roman"/>
                <w:sz w:val="22"/>
                <w:lang w:eastAsia="ru-RU"/>
              </w:rPr>
              <w:t>2028-2032</w:t>
            </w:r>
          </w:p>
        </w:tc>
      </w:tr>
      <w:tr w:rsidR="00DC1E63" w:rsidRPr="00A5746B" w:rsidTr="00A662B4">
        <w:trPr>
          <w:cantSplit/>
        </w:trPr>
        <w:tc>
          <w:tcPr>
            <w:tcW w:w="225" w:type="pct"/>
            <w:shd w:val="clear" w:color="000000" w:fill="FFFFFF"/>
            <w:vAlign w:val="center"/>
          </w:tcPr>
          <w:p w:rsidR="00DC1E63" w:rsidRPr="00A5746B" w:rsidRDefault="00DC1E63" w:rsidP="00A662B4">
            <w:pPr>
              <w:jc w:val="center"/>
              <w:rPr>
                <w:rFonts w:eastAsia="Times New Roman"/>
                <w:sz w:val="22"/>
                <w:lang w:eastAsia="ru-RU"/>
              </w:rPr>
            </w:pPr>
            <w:r w:rsidRPr="00A5746B">
              <w:rPr>
                <w:rFonts w:eastAsia="Times New Roman"/>
                <w:b/>
                <w:sz w:val="22"/>
                <w:lang w:eastAsia="ru-RU"/>
              </w:rPr>
              <w:t>1.</w:t>
            </w:r>
          </w:p>
        </w:tc>
        <w:tc>
          <w:tcPr>
            <w:tcW w:w="4775" w:type="pct"/>
            <w:gridSpan w:val="8"/>
            <w:shd w:val="clear" w:color="000000" w:fill="FFFFFF"/>
            <w:vAlign w:val="center"/>
          </w:tcPr>
          <w:p w:rsidR="00DC1E63" w:rsidRPr="00A5746B" w:rsidRDefault="00DC1E63" w:rsidP="00A662B4">
            <w:pPr>
              <w:jc w:val="left"/>
              <w:rPr>
                <w:sz w:val="22"/>
              </w:rPr>
            </w:pPr>
            <w:r w:rsidRPr="00A5746B">
              <w:rPr>
                <w:rFonts w:eastAsia="Times New Roman"/>
                <w:b/>
                <w:sz w:val="22"/>
                <w:lang w:eastAsia="ru-RU"/>
              </w:rPr>
              <w:t>Строительство, реконструкция, технического перевооружения и (или) модернизация источников тепловой энергии, в том числе строител</w:t>
            </w:r>
            <w:r w:rsidRPr="00A5746B">
              <w:rPr>
                <w:rFonts w:eastAsia="Times New Roman"/>
                <w:b/>
                <w:sz w:val="22"/>
                <w:lang w:eastAsia="ru-RU"/>
              </w:rPr>
              <w:t>ь</w:t>
            </w:r>
            <w:r w:rsidRPr="00A5746B">
              <w:rPr>
                <w:rFonts w:eastAsia="Times New Roman"/>
                <w:b/>
                <w:sz w:val="22"/>
                <w:lang w:eastAsia="ru-RU"/>
              </w:rPr>
              <w:t>ство новых тепловых сетей</w:t>
            </w:r>
          </w:p>
        </w:tc>
      </w:tr>
      <w:tr w:rsidR="00DC1E63" w:rsidRPr="00A5746B" w:rsidTr="00A662B4">
        <w:trPr>
          <w:cantSplit/>
        </w:trPr>
        <w:tc>
          <w:tcPr>
            <w:tcW w:w="225" w:type="pct"/>
            <w:shd w:val="clear" w:color="000000" w:fill="FFFFFF"/>
            <w:vAlign w:val="center"/>
            <w:hideMark/>
          </w:tcPr>
          <w:p w:rsidR="00DC1E63" w:rsidRPr="00A5746B" w:rsidRDefault="00DC1E63" w:rsidP="00A662B4">
            <w:pPr>
              <w:jc w:val="center"/>
              <w:rPr>
                <w:rFonts w:eastAsia="Times New Roman"/>
                <w:sz w:val="22"/>
                <w:lang w:eastAsia="ru-RU"/>
              </w:rPr>
            </w:pPr>
            <w:r w:rsidRPr="00A5746B">
              <w:rPr>
                <w:rFonts w:eastAsia="Times New Roman"/>
                <w:sz w:val="22"/>
                <w:lang w:eastAsia="ru-RU"/>
              </w:rPr>
              <w:t>1.1</w:t>
            </w:r>
          </w:p>
        </w:tc>
        <w:tc>
          <w:tcPr>
            <w:tcW w:w="1513" w:type="pct"/>
            <w:shd w:val="clear" w:color="000000" w:fill="FFFFFF"/>
            <w:vAlign w:val="center"/>
          </w:tcPr>
          <w:p w:rsidR="00DC1E63" w:rsidRPr="00A5746B" w:rsidRDefault="00DC1E63" w:rsidP="00A662B4">
            <w:pPr>
              <w:jc w:val="center"/>
              <w:rPr>
                <w:sz w:val="22"/>
              </w:rPr>
            </w:pPr>
            <w:r w:rsidRPr="00A5746B">
              <w:rPr>
                <w:sz w:val="22"/>
              </w:rPr>
              <w:t>Зона действия ООО «Яр Энерго»</w:t>
            </w:r>
          </w:p>
        </w:tc>
        <w:tc>
          <w:tcPr>
            <w:tcW w:w="519" w:type="pct"/>
            <w:shd w:val="clear" w:color="000000" w:fill="FFFFFF"/>
            <w:vAlign w:val="center"/>
          </w:tcPr>
          <w:p w:rsidR="00DC1E63" w:rsidRPr="00A5746B" w:rsidRDefault="00DC1E63" w:rsidP="00A662B4">
            <w:pPr>
              <w:rPr>
                <w:b/>
                <w:bCs/>
                <w:sz w:val="22"/>
              </w:rPr>
            </w:pPr>
          </w:p>
        </w:tc>
        <w:tc>
          <w:tcPr>
            <w:tcW w:w="479" w:type="pct"/>
            <w:shd w:val="clear" w:color="000000" w:fill="FFFFFF"/>
            <w:vAlign w:val="center"/>
          </w:tcPr>
          <w:p w:rsidR="00DC1E63" w:rsidRPr="00A5746B" w:rsidRDefault="00DC1E63" w:rsidP="00A662B4">
            <w:pPr>
              <w:rPr>
                <w:b/>
                <w:bCs/>
                <w:sz w:val="22"/>
              </w:rPr>
            </w:pPr>
          </w:p>
        </w:tc>
        <w:tc>
          <w:tcPr>
            <w:tcW w:w="520" w:type="pct"/>
            <w:shd w:val="clear" w:color="000000" w:fill="FFFFFF"/>
            <w:vAlign w:val="center"/>
          </w:tcPr>
          <w:p w:rsidR="00DC1E63" w:rsidRPr="00A5746B" w:rsidRDefault="00DC1E63" w:rsidP="00A662B4">
            <w:pPr>
              <w:rPr>
                <w:b/>
                <w:bCs/>
                <w:sz w:val="22"/>
              </w:rPr>
            </w:pPr>
          </w:p>
        </w:tc>
        <w:tc>
          <w:tcPr>
            <w:tcW w:w="439" w:type="pct"/>
            <w:shd w:val="clear" w:color="000000" w:fill="FFFFFF"/>
            <w:vAlign w:val="center"/>
          </w:tcPr>
          <w:p w:rsidR="00DC1E63" w:rsidRPr="00A5746B" w:rsidRDefault="00DC1E63" w:rsidP="00A662B4">
            <w:pPr>
              <w:rPr>
                <w:b/>
                <w:bCs/>
                <w:sz w:val="22"/>
              </w:rPr>
            </w:pPr>
          </w:p>
        </w:tc>
        <w:tc>
          <w:tcPr>
            <w:tcW w:w="504" w:type="pct"/>
            <w:shd w:val="clear" w:color="000000" w:fill="FFFFFF"/>
            <w:vAlign w:val="center"/>
          </w:tcPr>
          <w:p w:rsidR="00DC1E63" w:rsidRPr="00A5746B" w:rsidRDefault="00DC1E63" w:rsidP="00A662B4">
            <w:pPr>
              <w:rPr>
                <w:b/>
                <w:bCs/>
                <w:sz w:val="22"/>
              </w:rPr>
            </w:pPr>
          </w:p>
        </w:tc>
        <w:tc>
          <w:tcPr>
            <w:tcW w:w="343" w:type="pct"/>
            <w:shd w:val="clear" w:color="000000" w:fill="FFFFFF"/>
            <w:vAlign w:val="center"/>
          </w:tcPr>
          <w:p w:rsidR="00DC1E63" w:rsidRPr="00A5746B" w:rsidRDefault="00DC1E63" w:rsidP="00A662B4">
            <w:pPr>
              <w:rPr>
                <w:b/>
                <w:bCs/>
                <w:sz w:val="22"/>
              </w:rPr>
            </w:pPr>
          </w:p>
        </w:tc>
        <w:tc>
          <w:tcPr>
            <w:tcW w:w="458" w:type="pct"/>
            <w:shd w:val="clear" w:color="000000" w:fill="FFFFFF"/>
            <w:vAlign w:val="center"/>
          </w:tcPr>
          <w:p w:rsidR="00DC1E63" w:rsidRPr="00A5746B" w:rsidRDefault="00DC1E63" w:rsidP="00A662B4">
            <w:pPr>
              <w:rPr>
                <w:b/>
                <w:bCs/>
                <w:sz w:val="22"/>
              </w:rPr>
            </w:pPr>
          </w:p>
        </w:tc>
      </w:tr>
      <w:tr w:rsidR="00DC1E63" w:rsidRPr="00A5746B" w:rsidTr="00A662B4">
        <w:trPr>
          <w:cantSplit/>
        </w:trPr>
        <w:tc>
          <w:tcPr>
            <w:tcW w:w="225" w:type="pct"/>
            <w:shd w:val="clear" w:color="000000" w:fill="FFFFFF"/>
            <w:vAlign w:val="center"/>
          </w:tcPr>
          <w:p w:rsidR="00DC1E63" w:rsidRPr="00A5746B" w:rsidRDefault="00DC1E63" w:rsidP="00A662B4">
            <w:pPr>
              <w:jc w:val="center"/>
              <w:rPr>
                <w:rFonts w:eastAsia="Times New Roman"/>
                <w:sz w:val="22"/>
                <w:lang w:eastAsia="ru-RU"/>
              </w:rPr>
            </w:pPr>
            <w:r w:rsidRPr="00A5746B">
              <w:rPr>
                <w:rFonts w:eastAsia="Times New Roman"/>
                <w:sz w:val="22"/>
                <w:lang w:eastAsia="ru-RU"/>
              </w:rPr>
              <w:t>1.1.1</w:t>
            </w:r>
          </w:p>
        </w:tc>
        <w:tc>
          <w:tcPr>
            <w:tcW w:w="1513" w:type="pct"/>
            <w:shd w:val="clear" w:color="000000" w:fill="FFFFFF"/>
            <w:vAlign w:val="center"/>
          </w:tcPr>
          <w:p w:rsidR="00DC1E63" w:rsidRPr="00A5746B" w:rsidRDefault="00DC1E63" w:rsidP="00A662B4">
            <w:pPr>
              <w:rPr>
                <w:sz w:val="22"/>
              </w:rPr>
            </w:pPr>
            <w:r w:rsidRPr="00A5746B">
              <w:rPr>
                <w:sz w:val="22"/>
              </w:rPr>
              <w:t>Модернизация котельных (Реконструкция изношенного оборудования)</w:t>
            </w:r>
          </w:p>
        </w:tc>
        <w:tc>
          <w:tcPr>
            <w:tcW w:w="519" w:type="pct"/>
            <w:shd w:val="clear" w:color="000000" w:fill="FFFFFF"/>
            <w:vAlign w:val="center"/>
          </w:tcPr>
          <w:p w:rsidR="00DC1E63" w:rsidRPr="00A5746B" w:rsidRDefault="00DC1E63" w:rsidP="00A662B4">
            <w:pPr>
              <w:jc w:val="center"/>
              <w:rPr>
                <w:sz w:val="22"/>
              </w:rPr>
            </w:pPr>
            <w:r w:rsidRPr="00A5746B">
              <w:rPr>
                <w:sz w:val="22"/>
              </w:rPr>
              <w:t>21000,0</w:t>
            </w:r>
          </w:p>
        </w:tc>
        <w:tc>
          <w:tcPr>
            <w:tcW w:w="479" w:type="pct"/>
            <w:shd w:val="clear" w:color="000000" w:fill="FFFFFF"/>
            <w:vAlign w:val="center"/>
          </w:tcPr>
          <w:p w:rsidR="00DC1E63" w:rsidRPr="00A5746B" w:rsidRDefault="00DC1E63" w:rsidP="00A662B4">
            <w:pPr>
              <w:jc w:val="center"/>
              <w:rPr>
                <w:sz w:val="22"/>
              </w:rPr>
            </w:pPr>
            <w:r w:rsidRPr="00A5746B">
              <w:rPr>
                <w:sz w:val="22"/>
              </w:rPr>
              <w:t>2100,0</w:t>
            </w:r>
          </w:p>
        </w:tc>
        <w:tc>
          <w:tcPr>
            <w:tcW w:w="520" w:type="pct"/>
            <w:shd w:val="clear" w:color="000000" w:fill="FFFFFF"/>
            <w:vAlign w:val="center"/>
          </w:tcPr>
          <w:p w:rsidR="00DC1E63" w:rsidRPr="00A5746B" w:rsidRDefault="00DC1E63" w:rsidP="00A662B4">
            <w:pPr>
              <w:jc w:val="center"/>
              <w:rPr>
                <w:sz w:val="22"/>
              </w:rPr>
            </w:pPr>
            <w:r w:rsidRPr="00A5746B">
              <w:rPr>
                <w:sz w:val="22"/>
              </w:rPr>
              <w:t>2100,0</w:t>
            </w:r>
          </w:p>
        </w:tc>
        <w:tc>
          <w:tcPr>
            <w:tcW w:w="439" w:type="pct"/>
            <w:shd w:val="clear" w:color="000000" w:fill="FFFFFF"/>
            <w:vAlign w:val="center"/>
          </w:tcPr>
          <w:p w:rsidR="00DC1E63" w:rsidRPr="00A5746B" w:rsidRDefault="00DC1E63" w:rsidP="00A662B4">
            <w:pPr>
              <w:jc w:val="center"/>
              <w:rPr>
                <w:sz w:val="22"/>
              </w:rPr>
            </w:pPr>
            <w:r w:rsidRPr="00A5746B">
              <w:rPr>
                <w:sz w:val="22"/>
              </w:rPr>
              <w:t>2100,0</w:t>
            </w:r>
          </w:p>
        </w:tc>
        <w:tc>
          <w:tcPr>
            <w:tcW w:w="504" w:type="pct"/>
            <w:shd w:val="clear" w:color="000000" w:fill="FFFFFF"/>
            <w:vAlign w:val="center"/>
          </w:tcPr>
          <w:p w:rsidR="00DC1E63" w:rsidRPr="00A5746B" w:rsidRDefault="00DC1E63" w:rsidP="00A662B4">
            <w:pPr>
              <w:jc w:val="center"/>
              <w:rPr>
                <w:sz w:val="22"/>
              </w:rPr>
            </w:pPr>
            <w:r w:rsidRPr="00A5746B">
              <w:rPr>
                <w:sz w:val="22"/>
              </w:rPr>
              <w:t>2100,0</w:t>
            </w:r>
          </w:p>
        </w:tc>
        <w:tc>
          <w:tcPr>
            <w:tcW w:w="343" w:type="pct"/>
            <w:shd w:val="clear" w:color="000000" w:fill="FFFFFF"/>
            <w:vAlign w:val="center"/>
          </w:tcPr>
          <w:p w:rsidR="00DC1E63" w:rsidRPr="00A5746B" w:rsidRDefault="00DC1E63" w:rsidP="00A662B4">
            <w:pPr>
              <w:jc w:val="center"/>
              <w:rPr>
                <w:sz w:val="22"/>
              </w:rPr>
            </w:pPr>
            <w:r w:rsidRPr="00A5746B">
              <w:rPr>
                <w:sz w:val="22"/>
              </w:rPr>
              <w:t>2100,0</w:t>
            </w:r>
          </w:p>
        </w:tc>
        <w:tc>
          <w:tcPr>
            <w:tcW w:w="458" w:type="pct"/>
            <w:shd w:val="clear" w:color="000000" w:fill="FFFFFF"/>
            <w:vAlign w:val="center"/>
          </w:tcPr>
          <w:p w:rsidR="00DC1E63" w:rsidRPr="00A5746B" w:rsidRDefault="00DC1E63" w:rsidP="00A662B4">
            <w:pPr>
              <w:jc w:val="right"/>
              <w:rPr>
                <w:sz w:val="22"/>
              </w:rPr>
            </w:pPr>
            <w:r w:rsidRPr="00A5746B">
              <w:rPr>
                <w:sz w:val="22"/>
              </w:rPr>
              <w:t>10500,0</w:t>
            </w:r>
          </w:p>
        </w:tc>
      </w:tr>
      <w:tr w:rsidR="00DC1E63" w:rsidRPr="00A5746B" w:rsidTr="00A662B4">
        <w:trPr>
          <w:cantSplit/>
        </w:trPr>
        <w:tc>
          <w:tcPr>
            <w:tcW w:w="225" w:type="pct"/>
            <w:shd w:val="clear" w:color="000000" w:fill="FFFFFF"/>
            <w:vAlign w:val="center"/>
          </w:tcPr>
          <w:p w:rsidR="00DC1E63" w:rsidRPr="00A5746B" w:rsidRDefault="00DC1E63" w:rsidP="00A662B4">
            <w:pPr>
              <w:jc w:val="center"/>
              <w:rPr>
                <w:rFonts w:eastAsia="Times New Roman"/>
                <w:sz w:val="22"/>
                <w:lang w:eastAsia="ru-RU"/>
              </w:rPr>
            </w:pPr>
            <w:r w:rsidRPr="00A5746B">
              <w:rPr>
                <w:rFonts w:eastAsia="Times New Roman"/>
                <w:sz w:val="22"/>
                <w:lang w:eastAsia="ru-RU"/>
              </w:rPr>
              <w:t>1.2</w:t>
            </w:r>
          </w:p>
        </w:tc>
        <w:tc>
          <w:tcPr>
            <w:tcW w:w="1513" w:type="pct"/>
            <w:shd w:val="clear" w:color="000000" w:fill="FFFFFF"/>
            <w:vAlign w:val="center"/>
          </w:tcPr>
          <w:p w:rsidR="00DC1E63" w:rsidRPr="00A5746B" w:rsidRDefault="00DC1E63" w:rsidP="00A662B4">
            <w:pPr>
              <w:rPr>
                <w:sz w:val="22"/>
              </w:rPr>
            </w:pPr>
            <w:r w:rsidRPr="00A5746B">
              <w:rPr>
                <w:sz w:val="22"/>
              </w:rPr>
              <w:t>Зона действия ООО «Удмуртская Тепл</w:t>
            </w:r>
            <w:r w:rsidRPr="00A5746B">
              <w:rPr>
                <w:sz w:val="22"/>
              </w:rPr>
              <w:t>о</w:t>
            </w:r>
            <w:r w:rsidRPr="00A5746B">
              <w:rPr>
                <w:sz w:val="22"/>
              </w:rPr>
              <w:t>снабжающая Компания»</w:t>
            </w:r>
          </w:p>
        </w:tc>
        <w:tc>
          <w:tcPr>
            <w:tcW w:w="519" w:type="pct"/>
            <w:shd w:val="clear" w:color="000000" w:fill="FFFFFF"/>
            <w:vAlign w:val="center"/>
          </w:tcPr>
          <w:p w:rsidR="00DC1E63" w:rsidRPr="00A5746B" w:rsidRDefault="00DC1E63" w:rsidP="00A662B4">
            <w:pPr>
              <w:jc w:val="center"/>
              <w:rPr>
                <w:sz w:val="22"/>
              </w:rPr>
            </w:pPr>
            <w:r w:rsidRPr="00A5746B">
              <w:rPr>
                <w:sz w:val="22"/>
              </w:rPr>
              <w:t> </w:t>
            </w:r>
          </w:p>
        </w:tc>
        <w:tc>
          <w:tcPr>
            <w:tcW w:w="479" w:type="pct"/>
            <w:shd w:val="clear" w:color="000000" w:fill="FFFFFF"/>
            <w:vAlign w:val="center"/>
          </w:tcPr>
          <w:p w:rsidR="00DC1E63" w:rsidRPr="00A5746B" w:rsidRDefault="00DC1E63" w:rsidP="00A662B4">
            <w:pPr>
              <w:jc w:val="center"/>
              <w:rPr>
                <w:sz w:val="22"/>
              </w:rPr>
            </w:pPr>
            <w:r w:rsidRPr="00A5746B">
              <w:rPr>
                <w:sz w:val="22"/>
              </w:rPr>
              <w:t> </w:t>
            </w:r>
          </w:p>
        </w:tc>
        <w:tc>
          <w:tcPr>
            <w:tcW w:w="520" w:type="pct"/>
            <w:shd w:val="clear" w:color="000000" w:fill="FFFFFF"/>
            <w:vAlign w:val="center"/>
          </w:tcPr>
          <w:p w:rsidR="00DC1E63" w:rsidRPr="00A5746B" w:rsidRDefault="00DC1E63" w:rsidP="00A662B4">
            <w:pPr>
              <w:jc w:val="center"/>
              <w:rPr>
                <w:sz w:val="22"/>
              </w:rPr>
            </w:pPr>
            <w:r w:rsidRPr="00A5746B">
              <w:rPr>
                <w:sz w:val="22"/>
              </w:rPr>
              <w:t> </w:t>
            </w:r>
          </w:p>
        </w:tc>
        <w:tc>
          <w:tcPr>
            <w:tcW w:w="439" w:type="pct"/>
            <w:shd w:val="clear" w:color="000000" w:fill="FFFFFF"/>
            <w:vAlign w:val="center"/>
          </w:tcPr>
          <w:p w:rsidR="00DC1E63" w:rsidRPr="00A5746B" w:rsidRDefault="00DC1E63" w:rsidP="00A662B4">
            <w:pPr>
              <w:jc w:val="center"/>
              <w:rPr>
                <w:sz w:val="22"/>
              </w:rPr>
            </w:pPr>
            <w:r w:rsidRPr="00A5746B">
              <w:rPr>
                <w:sz w:val="22"/>
              </w:rPr>
              <w:t> </w:t>
            </w:r>
          </w:p>
        </w:tc>
        <w:tc>
          <w:tcPr>
            <w:tcW w:w="504" w:type="pct"/>
            <w:shd w:val="clear" w:color="000000" w:fill="FFFFFF"/>
            <w:vAlign w:val="center"/>
          </w:tcPr>
          <w:p w:rsidR="00DC1E63" w:rsidRPr="00A5746B" w:rsidRDefault="00DC1E63" w:rsidP="00A662B4">
            <w:pPr>
              <w:jc w:val="center"/>
              <w:rPr>
                <w:sz w:val="22"/>
              </w:rPr>
            </w:pPr>
            <w:r w:rsidRPr="00A5746B">
              <w:rPr>
                <w:sz w:val="22"/>
              </w:rPr>
              <w:t> </w:t>
            </w:r>
          </w:p>
        </w:tc>
        <w:tc>
          <w:tcPr>
            <w:tcW w:w="343" w:type="pct"/>
            <w:shd w:val="clear" w:color="000000" w:fill="FFFFFF"/>
            <w:vAlign w:val="center"/>
          </w:tcPr>
          <w:p w:rsidR="00DC1E63" w:rsidRPr="00A5746B" w:rsidRDefault="00DC1E63" w:rsidP="00A662B4">
            <w:pPr>
              <w:jc w:val="center"/>
              <w:rPr>
                <w:sz w:val="22"/>
              </w:rPr>
            </w:pPr>
            <w:r w:rsidRPr="00A5746B">
              <w:rPr>
                <w:sz w:val="22"/>
              </w:rPr>
              <w:t> </w:t>
            </w:r>
          </w:p>
        </w:tc>
        <w:tc>
          <w:tcPr>
            <w:tcW w:w="458" w:type="pct"/>
            <w:shd w:val="clear" w:color="000000" w:fill="FFFFFF"/>
            <w:vAlign w:val="center"/>
          </w:tcPr>
          <w:p w:rsidR="00DC1E63" w:rsidRPr="00A5746B" w:rsidRDefault="00DC1E63" w:rsidP="00A662B4">
            <w:pPr>
              <w:rPr>
                <w:sz w:val="22"/>
              </w:rPr>
            </w:pPr>
            <w:r w:rsidRPr="00A5746B">
              <w:rPr>
                <w:sz w:val="22"/>
              </w:rPr>
              <w:t> </w:t>
            </w:r>
          </w:p>
        </w:tc>
      </w:tr>
      <w:tr w:rsidR="00DC1E63" w:rsidRPr="00A5746B" w:rsidTr="00A662B4">
        <w:trPr>
          <w:cantSplit/>
        </w:trPr>
        <w:tc>
          <w:tcPr>
            <w:tcW w:w="225" w:type="pct"/>
            <w:shd w:val="clear" w:color="000000" w:fill="FFFFFF"/>
            <w:vAlign w:val="center"/>
          </w:tcPr>
          <w:p w:rsidR="00DC1E63" w:rsidRPr="00A5746B" w:rsidRDefault="00DC1E63" w:rsidP="00A662B4">
            <w:pPr>
              <w:jc w:val="center"/>
              <w:rPr>
                <w:rFonts w:eastAsia="Times New Roman"/>
                <w:sz w:val="22"/>
                <w:lang w:eastAsia="ru-RU"/>
              </w:rPr>
            </w:pPr>
            <w:r w:rsidRPr="00A5746B">
              <w:rPr>
                <w:rFonts w:eastAsia="Times New Roman"/>
                <w:sz w:val="22"/>
                <w:lang w:eastAsia="ru-RU"/>
              </w:rPr>
              <w:t>1.2.1</w:t>
            </w:r>
          </w:p>
        </w:tc>
        <w:tc>
          <w:tcPr>
            <w:tcW w:w="1513" w:type="pct"/>
            <w:shd w:val="clear" w:color="000000" w:fill="FFFFFF"/>
            <w:vAlign w:val="center"/>
          </w:tcPr>
          <w:p w:rsidR="00DC1E63" w:rsidRPr="00A5746B" w:rsidRDefault="00DC1E63" w:rsidP="00A662B4">
            <w:pPr>
              <w:rPr>
                <w:sz w:val="22"/>
              </w:rPr>
            </w:pPr>
            <w:r w:rsidRPr="00A5746B">
              <w:rPr>
                <w:sz w:val="22"/>
              </w:rPr>
              <w:t>Модернизация котельных (Реконструкция изношенного оборудования)</w:t>
            </w:r>
          </w:p>
        </w:tc>
        <w:tc>
          <w:tcPr>
            <w:tcW w:w="519" w:type="pct"/>
            <w:shd w:val="clear" w:color="000000" w:fill="FFFFFF"/>
            <w:vAlign w:val="center"/>
          </w:tcPr>
          <w:p w:rsidR="00DC1E63" w:rsidRPr="00A5746B" w:rsidRDefault="00DC1E63" w:rsidP="00A662B4">
            <w:pPr>
              <w:jc w:val="center"/>
              <w:rPr>
                <w:sz w:val="22"/>
              </w:rPr>
            </w:pPr>
            <w:r w:rsidRPr="00A5746B">
              <w:rPr>
                <w:sz w:val="22"/>
              </w:rPr>
              <w:t>2500,0</w:t>
            </w:r>
          </w:p>
        </w:tc>
        <w:tc>
          <w:tcPr>
            <w:tcW w:w="479" w:type="pct"/>
            <w:shd w:val="clear" w:color="000000" w:fill="FFFFFF"/>
            <w:vAlign w:val="center"/>
          </w:tcPr>
          <w:p w:rsidR="00DC1E63" w:rsidRPr="00A5746B" w:rsidRDefault="00DC1E63" w:rsidP="00A662B4">
            <w:pPr>
              <w:jc w:val="center"/>
              <w:rPr>
                <w:sz w:val="22"/>
              </w:rPr>
            </w:pPr>
            <w:r w:rsidRPr="00A5746B">
              <w:rPr>
                <w:sz w:val="22"/>
              </w:rPr>
              <w:t>250,0</w:t>
            </w:r>
          </w:p>
        </w:tc>
        <w:tc>
          <w:tcPr>
            <w:tcW w:w="520" w:type="pct"/>
            <w:shd w:val="clear" w:color="000000" w:fill="FFFFFF"/>
            <w:vAlign w:val="center"/>
          </w:tcPr>
          <w:p w:rsidR="00DC1E63" w:rsidRPr="00A5746B" w:rsidRDefault="00DC1E63" w:rsidP="00A662B4">
            <w:pPr>
              <w:jc w:val="center"/>
              <w:rPr>
                <w:sz w:val="22"/>
              </w:rPr>
            </w:pPr>
            <w:r w:rsidRPr="00A5746B">
              <w:rPr>
                <w:sz w:val="22"/>
              </w:rPr>
              <w:t>250,0</w:t>
            </w:r>
          </w:p>
        </w:tc>
        <w:tc>
          <w:tcPr>
            <w:tcW w:w="439" w:type="pct"/>
            <w:shd w:val="clear" w:color="000000" w:fill="FFFFFF"/>
            <w:vAlign w:val="center"/>
          </w:tcPr>
          <w:p w:rsidR="00DC1E63" w:rsidRPr="00A5746B" w:rsidRDefault="00DC1E63" w:rsidP="00A662B4">
            <w:pPr>
              <w:jc w:val="center"/>
              <w:rPr>
                <w:sz w:val="22"/>
              </w:rPr>
            </w:pPr>
            <w:r w:rsidRPr="00A5746B">
              <w:rPr>
                <w:sz w:val="22"/>
              </w:rPr>
              <w:t>250,0</w:t>
            </w:r>
          </w:p>
        </w:tc>
        <w:tc>
          <w:tcPr>
            <w:tcW w:w="504" w:type="pct"/>
            <w:shd w:val="clear" w:color="000000" w:fill="FFFFFF"/>
            <w:vAlign w:val="center"/>
          </w:tcPr>
          <w:p w:rsidR="00DC1E63" w:rsidRPr="00A5746B" w:rsidRDefault="00DC1E63" w:rsidP="00A662B4">
            <w:pPr>
              <w:jc w:val="center"/>
              <w:rPr>
                <w:sz w:val="22"/>
              </w:rPr>
            </w:pPr>
            <w:r w:rsidRPr="00A5746B">
              <w:rPr>
                <w:sz w:val="22"/>
              </w:rPr>
              <w:t>250,0</w:t>
            </w:r>
          </w:p>
        </w:tc>
        <w:tc>
          <w:tcPr>
            <w:tcW w:w="343" w:type="pct"/>
            <w:shd w:val="clear" w:color="000000" w:fill="FFFFFF"/>
            <w:vAlign w:val="center"/>
          </w:tcPr>
          <w:p w:rsidR="00DC1E63" w:rsidRPr="00A5746B" w:rsidRDefault="00DC1E63" w:rsidP="00A662B4">
            <w:pPr>
              <w:jc w:val="center"/>
              <w:rPr>
                <w:sz w:val="22"/>
              </w:rPr>
            </w:pPr>
            <w:r w:rsidRPr="00A5746B">
              <w:rPr>
                <w:sz w:val="22"/>
              </w:rPr>
              <w:t>250,0</w:t>
            </w:r>
          </w:p>
        </w:tc>
        <w:tc>
          <w:tcPr>
            <w:tcW w:w="458" w:type="pct"/>
            <w:shd w:val="clear" w:color="000000" w:fill="FFFFFF"/>
            <w:vAlign w:val="center"/>
          </w:tcPr>
          <w:p w:rsidR="00DC1E63" w:rsidRPr="00A5746B" w:rsidRDefault="00DC1E63" w:rsidP="00A662B4">
            <w:pPr>
              <w:jc w:val="right"/>
              <w:rPr>
                <w:sz w:val="22"/>
              </w:rPr>
            </w:pPr>
            <w:r w:rsidRPr="00A5746B">
              <w:rPr>
                <w:sz w:val="22"/>
              </w:rPr>
              <w:t>1250,0</w:t>
            </w:r>
          </w:p>
        </w:tc>
      </w:tr>
      <w:tr w:rsidR="00DC1E63" w:rsidRPr="00A5746B" w:rsidTr="00A662B4">
        <w:trPr>
          <w:cantSplit/>
        </w:trPr>
        <w:tc>
          <w:tcPr>
            <w:tcW w:w="225" w:type="pct"/>
            <w:shd w:val="clear" w:color="000000" w:fill="FFFFFF"/>
            <w:vAlign w:val="center"/>
          </w:tcPr>
          <w:p w:rsidR="00DC1E63" w:rsidRPr="00A5746B" w:rsidRDefault="00DC1E63" w:rsidP="00A662B4">
            <w:pPr>
              <w:jc w:val="center"/>
              <w:rPr>
                <w:rFonts w:eastAsia="Times New Roman"/>
                <w:sz w:val="22"/>
                <w:lang w:eastAsia="ru-RU"/>
              </w:rPr>
            </w:pPr>
            <w:r w:rsidRPr="00A5746B">
              <w:rPr>
                <w:rFonts w:eastAsia="Times New Roman"/>
                <w:b/>
                <w:sz w:val="22"/>
                <w:lang w:eastAsia="ru-RU"/>
              </w:rPr>
              <w:t>2.</w:t>
            </w:r>
          </w:p>
        </w:tc>
        <w:tc>
          <w:tcPr>
            <w:tcW w:w="4775" w:type="pct"/>
            <w:gridSpan w:val="8"/>
            <w:shd w:val="clear" w:color="000000" w:fill="FFFFFF"/>
            <w:vAlign w:val="center"/>
          </w:tcPr>
          <w:p w:rsidR="00DC1E63" w:rsidRPr="00A5746B" w:rsidRDefault="00DC1E63" w:rsidP="00A662B4">
            <w:pPr>
              <w:jc w:val="left"/>
              <w:rPr>
                <w:sz w:val="22"/>
              </w:rPr>
            </w:pPr>
            <w:r w:rsidRPr="00A5746B">
              <w:rPr>
                <w:rFonts w:eastAsia="Times New Roman"/>
                <w:b/>
                <w:sz w:val="22"/>
                <w:lang w:eastAsia="ru-RU"/>
              </w:rPr>
              <w:t>Реконструкция и (или) модернизация сетей теплоснабжения</w:t>
            </w:r>
          </w:p>
        </w:tc>
      </w:tr>
      <w:tr w:rsidR="00DC1E63" w:rsidRPr="00A5746B" w:rsidTr="00A662B4">
        <w:trPr>
          <w:cantSplit/>
        </w:trPr>
        <w:tc>
          <w:tcPr>
            <w:tcW w:w="225" w:type="pct"/>
            <w:shd w:val="clear" w:color="000000" w:fill="FFFFFF"/>
            <w:vAlign w:val="center"/>
          </w:tcPr>
          <w:p w:rsidR="00DC1E63" w:rsidRPr="00A5746B" w:rsidRDefault="00DC1E63" w:rsidP="00A662B4">
            <w:pPr>
              <w:jc w:val="center"/>
              <w:rPr>
                <w:rFonts w:eastAsia="Times New Roman"/>
                <w:sz w:val="22"/>
                <w:lang w:eastAsia="ru-RU"/>
              </w:rPr>
            </w:pPr>
            <w:r w:rsidRPr="00A5746B">
              <w:rPr>
                <w:rFonts w:eastAsia="Times New Roman"/>
                <w:sz w:val="22"/>
                <w:lang w:eastAsia="ru-RU"/>
              </w:rPr>
              <w:t>2.1</w:t>
            </w:r>
          </w:p>
        </w:tc>
        <w:tc>
          <w:tcPr>
            <w:tcW w:w="1513" w:type="pct"/>
            <w:shd w:val="clear" w:color="000000" w:fill="FFFFFF"/>
            <w:vAlign w:val="center"/>
          </w:tcPr>
          <w:p w:rsidR="00DC1E63" w:rsidRPr="00A5746B" w:rsidRDefault="00DC1E63" w:rsidP="00A662B4">
            <w:pPr>
              <w:jc w:val="center"/>
              <w:rPr>
                <w:sz w:val="22"/>
              </w:rPr>
            </w:pPr>
            <w:r w:rsidRPr="00A5746B">
              <w:rPr>
                <w:sz w:val="22"/>
              </w:rPr>
              <w:t>Зона действия ООО «Яр Энерго»</w:t>
            </w:r>
          </w:p>
        </w:tc>
        <w:tc>
          <w:tcPr>
            <w:tcW w:w="519" w:type="pct"/>
            <w:shd w:val="clear" w:color="000000" w:fill="FFFFFF"/>
            <w:vAlign w:val="center"/>
          </w:tcPr>
          <w:p w:rsidR="00DC1E63" w:rsidRPr="00A5746B" w:rsidRDefault="00DC1E63" w:rsidP="00A662B4">
            <w:pPr>
              <w:rPr>
                <w:b/>
                <w:bCs/>
                <w:sz w:val="22"/>
              </w:rPr>
            </w:pPr>
            <w:r w:rsidRPr="00A5746B">
              <w:rPr>
                <w:b/>
                <w:bCs/>
                <w:sz w:val="22"/>
              </w:rPr>
              <w:t> </w:t>
            </w:r>
          </w:p>
        </w:tc>
        <w:tc>
          <w:tcPr>
            <w:tcW w:w="479" w:type="pct"/>
            <w:shd w:val="clear" w:color="000000" w:fill="FFFFFF"/>
            <w:vAlign w:val="center"/>
          </w:tcPr>
          <w:p w:rsidR="00DC1E63" w:rsidRPr="00A5746B" w:rsidRDefault="00DC1E63" w:rsidP="00A662B4">
            <w:pPr>
              <w:rPr>
                <w:b/>
                <w:bCs/>
                <w:sz w:val="22"/>
              </w:rPr>
            </w:pPr>
            <w:r w:rsidRPr="00A5746B">
              <w:rPr>
                <w:b/>
                <w:bCs/>
                <w:sz w:val="22"/>
              </w:rPr>
              <w:t> </w:t>
            </w:r>
          </w:p>
        </w:tc>
        <w:tc>
          <w:tcPr>
            <w:tcW w:w="520" w:type="pct"/>
            <w:shd w:val="clear" w:color="000000" w:fill="FFFFFF"/>
            <w:vAlign w:val="center"/>
          </w:tcPr>
          <w:p w:rsidR="00DC1E63" w:rsidRPr="00A5746B" w:rsidRDefault="00DC1E63" w:rsidP="00A662B4">
            <w:pPr>
              <w:rPr>
                <w:b/>
                <w:bCs/>
                <w:sz w:val="22"/>
              </w:rPr>
            </w:pPr>
            <w:r w:rsidRPr="00A5746B">
              <w:rPr>
                <w:b/>
                <w:bCs/>
                <w:sz w:val="22"/>
              </w:rPr>
              <w:t> </w:t>
            </w:r>
          </w:p>
        </w:tc>
        <w:tc>
          <w:tcPr>
            <w:tcW w:w="439" w:type="pct"/>
            <w:shd w:val="clear" w:color="000000" w:fill="FFFFFF"/>
            <w:vAlign w:val="center"/>
          </w:tcPr>
          <w:p w:rsidR="00DC1E63" w:rsidRPr="00A5746B" w:rsidRDefault="00DC1E63" w:rsidP="00A662B4">
            <w:pPr>
              <w:rPr>
                <w:b/>
                <w:bCs/>
                <w:sz w:val="22"/>
              </w:rPr>
            </w:pPr>
            <w:r w:rsidRPr="00A5746B">
              <w:rPr>
                <w:b/>
                <w:bCs/>
                <w:sz w:val="22"/>
              </w:rPr>
              <w:t> </w:t>
            </w:r>
          </w:p>
        </w:tc>
        <w:tc>
          <w:tcPr>
            <w:tcW w:w="504" w:type="pct"/>
            <w:shd w:val="clear" w:color="000000" w:fill="FFFFFF"/>
            <w:vAlign w:val="center"/>
          </w:tcPr>
          <w:p w:rsidR="00DC1E63" w:rsidRPr="00A5746B" w:rsidRDefault="00DC1E63" w:rsidP="00A662B4">
            <w:pPr>
              <w:rPr>
                <w:b/>
                <w:bCs/>
                <w:sz w:val="22"/>
              </w:rPr>
            </w:pPr>
            <w:r w:rsidRPr="00A5746B">
              <w:rPr>
                <w:b/>
                <w:bCs/>
                <w:sz w:val="22"/>
              </w:rPr>
              <w:t> </w:t>
            </w:r>
          </w:p>
        </w:tc>
        <w:tc>
          <w:tcPr>
            <w:tcW w:w="343" w:type="pct"/>
            <w:shd w:val="clear" w:color="000000" w:fill="FFFFFF"/>
            <w:vAlign w:val="center"/>
          </w:tcPr>
          <w:p w:rsidR="00DC1E63" w:rsidRPr="00A5746B" w:rsidRDefault="00DC1E63" w:rsidP="00A662B4">
            <w:pPr>
              <w:rPr>
                <w:b/>
                <w:bCs/>
                <w:sz w:val="22"/>
              </w:rPr>
            </w:pPr>
            <w:r w:rsidRPr="00A5746B">
              <w:rPr>
                <w:b/>
                <w:bCs/>
                <w:sz w:val="22"/>
              </w:rPr>
              <w:t> </w:t>
            </w:r>
          </w:p>
        </w:tc>
        <w:tc>
          <w:tcPr>
            <w:tcW w:w="458" w:type="pct"/>
            <w:shd w:val="clear" w:color="000000" w:fill="FFFFFF"/>
            <w:vAlign w:val="center"/>
          </w:tcPr>
          <w:p w:rsidR="00DC1E63" w:rsidRPr="00A5746B" w:rsidRDefault="00DC1E63" w:rsidP="00A662B4">
            <w:pPr>
              <w:rPr>
                <w:b/>
                <w:bCs/>
                <w:sz w:val="22"/>
              </w:rPr>
            </w:pPr>
            <w:r w:rsidRPr="00A5746B">
              <w:rPr>
                <w:b/>
                <w:bCs/>
                <w:sz w:val="22"/>
              </w:rPr>
              <w:t> </w:t>
            </w:r>
          </w:p>
        </w:tc>
      </w:tr>
      <w:tr w:rsidR="00DC1E63" w:rsidRPr="00A5746B" w:rsidTr="00A662B4">
        <w:trPr>
          <w:cantSplit/>
        </w:trPr>
        <w:tc>
          <w:tcPr>
            <w:tcW w:w="225" w:type="pct"/>
            <w:shd w:val="clear" w:color="000000" w:fill="FFFFFF"/>
            <w:vAlign w:val="center"/>
          </w:tcPr>
          <w:p w:rsidR="00DC1E63" w:rsidRPr="00A5746B" w:rsidRDefault="00DC1E63" w:rsidP="00A662B4">
            <w:pPr>
              <w:jc w:val="center"/>
              <w:rPr>
                <w:rFonts w:eastAsia="Times New Roman"/>
                <w:sz w:val="22"/>
                <w:lang w:eastAsia="ru-RU"/>
              </w:rPr>
            </w:pPr>
            <w:r w:rsidRPr="00A5746B">
              <w:rPr>
                <w:rFonts w:eastAsia="Times New Roman"/>
                <w:sz w:val="22"/>
                <w:lang w:eastAsia="ru-RU"/>
              </w:rPr>
              <w:t>2.2</w:t>
            </w:r>
          </w:p>
        </w:tc>
        <w:tc>
          <w:tcPr>
            <w:tcW w:w="1513" w:type="pct"/>
            <w:shd w:val="clear" w:color="000000" w:fill="FFFFFF"/>
            <w:vAlign w:val="center"/>
          </w:tcPr>
          <w:p w:rsidR="00DC1E63" w:rsidRPr="00A5746B" w:rsidRDefault="00DC1E63" w:rsidP="00A662B4">
            <w:pPr>
              <w:rPr>
                <w:sz w:val="22"/>
              </w:rPr>
            </w:pPr>
            <w:r w:rsidRPr="00A5746B">
              <w:rPr>
                <w:sz w:val="22"/>
              </w:rPr>
              <w:t>Поэтапная замена изношенных сетей тепл</w:t>
            </w:r>
            <w:r w:rsidRPr="00A5746B">
              <w:rPr>
                <w:sz w:val="22"/>
              </w:rPr>
              <w:t>о</w:t>
            </w:r>
            <w:r w:rsidRPr="00A5746B">
              <w:rPr>
                <w:sz w:val="22"/>
              </w:rPr>
              <w:t>снабжения, ремонт и замена запорной арм</w:t>
            </w:r>
            <w:r w:rsidRPr="00A5746B">
              <w:rPr>
                <w:sz w:val="22"/>
              </w:rPr>
              <w:t>а</w:t>
            </w:r>
            <w:r w:rsidRPr="00A5746B">
              <w:rPr>
                <w:sz w:val="22"/>
              </w:rPr>
              <w:t>туры</w:t>
            </w:r>
          </w:p>
        </w:tc>
        <w:tc>
          <w:tcPr>
            <w:tcW w:w="519" w:type="pct"/>
            <w:shd w:val="clear" w:color="000000" w:fill="FFFFFF"/>
            <w:vAlign w:val="center"/>
          </w:tcPr>
          <w:p w:rsidR="00DC1E63" w:rsidRPr="00A5746B" w:rsidRDefault="00DC1E63" w:rsidP="00A662B4">
            <w:pPr>
              <w:jc w:val="center"/>
              <w:rPr>
                <w:sz w:val="22"/>
              </w:rPr>
            </w:pPr>
            <w:r w:rsidRPr="00A5746B">
              <w:rPr>
                <w:sz w:val="22"/>
              </w:rPr>
              <w:t>16500,0</w:t>
            </w:r>
          </w:p>
        </w:tc>
        <w:tc>
          <w:tcPr>
            <w:tcW w:w="479" w:type="pct"/>
            <w:shd w:val="clear" w:color="000000" w:fill="FFFFFF"/>
            <w:vAlign w:val="center"/>
          </w:tcPr>
          <w:p w:rsidR="00DC1E63" w:rsidRPr="00A5746B" w:rsidRDefault="00DC1E63" w:rsidP="00A662B4">
            <w:pPr>
              <w:jc w:val="center"/>
              <w:rPr>
                <w:sz w:val="22"/>
              </w:rPr>
            </w:pPr>
            <w:r w:rsidRPr="00A5746B">
              <w:rPr>
                <w:sz w:val="22"/>
              </w:rPr>
              <w:t>1650,0</w:t>
            </w:r>
          </w:p>
        </w:tc>
        <w:tc>
          <w:tcPr>
            <w:tcW w:w="520" w:type="pct"/>
            <w:shd w:val="clear" w:color="000000" w:fill="FFFFFF"/>
            <w:vAlign w:val="center"/>
          </w:tcPr>
          <w:p w:rsidR="00DC1E63" w:rsidRPr="00A5746B" w:rsidRDefault="00DC1E63" w:rsidP="00A662B4">
            <w:pPr>
              <w:jc w:val="center"/>
              <w:rPr>
                <w:sz w:val="22"/>
              </w:rPr>
            </w:pPr>
            <w:r w:rsidRPr="00A5746B">
              <w:rPr>
                <w:sz w:val="22"/>
              </w:rPr>
              <w:t>1650,0</w:t>
            </w:r>
          </w:p>
        </w:tc>
        <w:tc>
          <w:tcPr>
            <w:tcW w:w="439" w:type="pct"/>
            <w:shd w:val="clear" w:color="000000" w:fill="FFFFFF"/>
            <w:vAlign w:val="center"/>
          </w:tcPr>
          <w:p w:rsidR="00DC1E63" w:rsidRPr="00A5746B" w:rsidRDefault="00DC1E63" w:rsidP="00A662B4">
            <w:pPr>
              <w:jc w:val="center"/>
              <w:rPr>
                <w:sz w:val="22"/>
              </w:rPr>
            </w:pPr>
            <w:r w:rsidRPr="00A5746B">
              <w:rPr>
                <w:sz w:val="22"/>
              </w:rPr>
              <w:t>1650,0</w:t>
            </w:r>
          </w:p>
        </w:tc>
        <w:tc>
          <w:tcPr>
            <w:tcW w:w="504" w:type="pct"/>
            <w:shd w:val="clear" w:color="000000" w:fill="FFFFFF"/>
            <w:vAlign w:val="center"/>
          </w:tcPr>
          <w:p w:rsidR="00DC1E63" w:rsidRPr="00A5746B" w:rsidRDefault="00DC1E63" w:rsidP="00A662B4">
            <w:pPr>
              <w:jc w:val="center"/>
              <w:rPr>
                <w:sz w:val="22"/>
              </w:rPr>
            </w:pPr>
            <w:r w:rsidRPr="00A5746B">
              <w:rPr>
                <w:sz w:val="22"/>
              </w:rPr>
              <w:t>1650,0</w:t>
            </w:r>
          </w:p>
        </w:tc>
        <w:tc>
          <w:tcPr>
            <w:tcW w:w="343" w:type="pct"/>
            <w:shd w:val="clear" w:color="000000" w:fill="FFFFFF"/>
            <w:vAlign w:val="center"/>
          </w:tcPr>
          <w:p w:rsidR="00DC1E63" w:rsidRPr="00A5746B" w:rsidRDefault="00DC1E63" w:rsidP="00A662B4">
            <w:pPr>
              <w:jc w:val="center"/>
              <w:rPr>
                <w:sz w:val="22"/>
              </w:rPr>
            </w:pPr>
            <w:r w:rsidRPr="00A5746B">
              <w:rPr>
                <w:sz w:val="22"/>
              </w:rPr>
              <w:t>1650,0</w:t>
            </w:r>
          </w:p>
        </w:tc>
        <w:tc>
          <w:tcPr>
            <w:tcW w:w="458" w:type="pct"/>
            <w:shd w:val="clear" w:color="000000" w:fill="FFFFFF"/>
            <w:vAlign w:val="center"/>
          </w:tcPr>
          <w:p w:rsidR="00DC1E63" w:rsidRPr="00A5746B" w:rsidRDefault="00DC1E63" w:rsidP="00A662B4">
            <w:pPr>
              <w:jc w:val="right"/>
              <w:rPr>
                <w:sz w:val="22"/>
              </w:rPr>
            </w:pPr>
            <w:r w:rsidRPr="00A5746B">
              <w:rPr>
                <w:sz w:val="22"/>
              </w:rPr>
              <w:t>8250,0</w:t>
            </w:r>
          </w:p>
        </w:tc>
      </w:tr>
      <w:tr w:rsidR="00DC1E63" w:rsidRPr="00A5746B" w:rsidTr="00A662B4">
        <w:trPr>
          <w:cantSplit/>
        </w:trPr>
        <w:tc>
          <w:tcPr>
            <w:tcW w:w="225" w:type="pct"/>
            <w:shd w:val="clear" w:color="000000" w:fill="FFFFFF"/>
            <w:vAlign w:val="center"/>
          </w:tcPr>
          <w:p w:rsidR="00DC1E63" w:rsidRPr="00A5746B" w:rsidRDefault="00DC1E63" w:rsidP="00A662B4">
            <w:pPr>
              <w:jc w:val="center"/>
              <w:rPr>
                <w:rFonts w:eastAsia="Times New Roman"/>
                <w:sz w:val="22"/>
                <w:lang w:eastAsia="ru-RU"/>
              </w:rPr>
            </w:pPr>
          </w:p>
        </w:tc>
        <w:tc>
          <w:tcPr>
            <w:tcW w:w="1513" w:type="pct"/>
            <w:shd w:val="clear" w:color="000000" w:fill="FFFFFF"/>
            <w:vAlign w:val="center"/>
          </w:tcPr>
          <w:p w:rsidR="00DC1E63" w:rsidRPr="00A5746B" w:rsidRDefault="00DC1E63" w:rsidP="00A662B4">
            <w:pPr>
              <w:rPr>
                <w:sz w:val="22"/>
              </w:rPr>
            </w:pPr>
            <w:r w:rsidRPr="00A5746B">
              <w:rPr>
                <w:sz w:val="22"/>
              </w:rPr>
              <w:t>Зона действия ООО «Удмуртская Тепл</w:t>
            </w:r>
            <w:r w:rsidRPr="00A5746B">
              <w:rPr>
                <w:sz w:val="22"/>
              </w:rPr>
              <w:t>о</w:t>
            </w:r>
            <w:r w:rsidRPr="00A5746B">
              <w:rPr>
                <w:sz w:val="22"/>
              </w:rPr>
              <w:t>снабжающая Компания»</w:t>
            </w:r>
          </w:p>
        </w:tc>
        <w:tc>
          <w:tcPr>
            <w:tcW w:w="519" w:type="pct"/>
            <w:shd w:val="clear" w:color="000000" w:fill="FFFFFF"/>
            <w:vAlign w:val="center"/>
          </w:tcPr>
          <w:p w:rsidR="00DC1E63" w:rsidRPr="00A5746B" w:rsidRDefault="00DC1E63" w:rsidP="00A662B4">
            <w:pPr>
              <w:jc w:val="center"/>
              <w:rPr>
                <w:sz w:val="22"/>
              </w:rPr>
            </w:pPr>
            <w:r w:rsidRPr="00A5746B">
              <w:rPr>
                <w:sz w:val="22"/>
              </w:rPr>
              <w:t> </w:t>
            </w:r>
          </w:p>
        </w:tc>
        <w:tc>
          <w:tcPr>
            <w:tcW w:w="479" w:type="pct"/>
            <w:shd w:val="clear" w:color="000000" w:fill="FFFFFF"/>
            <w:vAlign w:val="center"/>
          </w:tcPr>
          <w:p w:rsidR="00DC1E63" w:rsidRPr="00A5746B" w:rsidRDefault="00DC1E63" w:rsidP="00A662B4">
            <w:pPr>
              <w:jc w:val="center"/>
              <w:rPr>
                <w:sz w:val="22"/>
              </w:rPr>
            </w:pPr>
            <w:r w:rsidRPr="00A5746B">
              <w:rPr>
                <w:sz w:val="22"/>
              </w:rPr>
              <w:t> </w:t>
            </w:r>
          </w:p>
        </w:tc>
        <w:tc>
          <w:tcPr>
            <w:tcW w:w="520" w:type="pct"/>
            <w:shd w:val="clear" w:color="000000" w:fill="FFFFFF"/>
            <w:vAlign w:val="center"/>
          </w:tcPr>
          <w:p w:rsidR="00DC1E63" w:rsidRPr="00A5746B" w:rsidRDefault="00DC1E63" w:rsidP="00A662B4">
            <w:pPr>
              <w:jc w:val="center"/>
              <w:rPr>
                <w:sz w:val="22"/>
              </w:rPr>
            </w:pPr>
            <w:r w:rsidRPr="00A5746B">
              <w:rPr>
                <w:sz w:val="22"/>
              </w:rPr>
              <w:t> </w:t>
            </w:r>
          </w:p>
        </w:tc>
        <w:tc>
          <w:tcPr>
            <w:tcW w:w="439" w:type="pct"/>
            <w:shd w:val="clear" w:color="000000" w:fill="FFFFFF"/>
            <w:vAlign w:val="center"/>
          </w:tcPr>
          <w:p w:rsidR="00DC1E63" w:rsidRPr="00A5746B" w:rsidRDefault="00DC1E63" w:rsidP="00A662B4">
            <w:pPr>
              <w:jc w:val="center"/>
              <w:rPr>
                <w:sz w:val="22"/>
              </w:rPr>
            </w:pPr>
            <w:r w:rsidRPr="00A5746B">
              <w:rPr>
                <w:sz w:val="22"/>
              </w:rPr>
              <w:t> </w:t>
            </w:r>
          </w:p>
        </w:tc>
        <w:tc>
          <w:tcPr>
            <w:tcW w:w="504" w:type="pct"/>
            <w:shd w:val="clear" w:color="000000" w:fill="FFFFFF"/>
            <w:vAlign w:val="center"/>
          </w:tcPr>
          <w:p w:rsidR="00DC1E63" w:rsidRPr="00A5746B" w:rsidRDefault="00DC1E63" w:rsidP="00A662B4">
            <w:pPr>
              <w:jc w:val="center"/>
              <w:rPr>
                <w:sz w:val="22"/>
              </w:rPr>
            </w:pPr>
            <w:r w:rsidRPr="00A5746B">
              <w:rPr>
                <w:sz w:val="22"/>
              </w:rPr>
              <w:t> </w:t>
            </w:r>
          </w:p>
        </w:tc>
        <w:tc>
          <w:tcPr>
            <w:tcW w:w="343" w:type="pct"/>
            <w:shd w:val="clear" w:color="000000" w:fill="FFFFFF"/>
            <w:vAlign w:val="center"/>
          </w:tcPr>
          <w:p w:rsidR="00DC1E63" w:rsidRPr="00A5746B" w:rsidRDefault="00DC1E63" w:rsidP="00A662B4">
            <w:pPr>
              <w:jc w:val="center"/>
              <w:rPr>
                <w:sz w:val="22"/>
              </w:rPr>
            </w:pPr>
            <w:r w:rsidRPr="00A5746B">
              <w:rPr>
                <w:sz w:val="22"/>
              </w:rPr>
              <w:t> </w:t>
            </w:r>
          </w:p>
        </w:tc>
        <w:tc>
          <w:tcPr>
            <w:tcW w:w="458" w:type="pct"/>
            <w:shd w:val="clear" w:color="000000" w:fill="FFFFFF"/>
            <w:vAlign w:val="center"/>
          </w:tcPr>
          <w:p w:rsidR="00DC1E63" w:rsidRPr="00A5746B" w:rsidRDefault="00DC1E63" w:rsidP="00A662B4">
            <w:pPr>
              <w:rPr>
                <w:sz w:val="22"/>
              </w:rPr>
            </w:pPr>
            <w:r w:rsidRPr="00A5746B">
              <w:rPr>
                <w:sz w:val="22"/>
              </w:rPr>
              <w:t> </w:t>
            </w:r>
          </w:p>
        </w:tc>
      </w:tr>
      <w:tr w:rsidR="00DC1E63" w:rsidRPr="00A5746B" w:rsidTr="00A662B4">
        <w:trPr>
          <w:cantSplit/>
        </w:trPr>
        <w:tc>
          <w:tcPr>
            <w:tcW w:w="225" w:type="pct"/>
            <w:shd w:val="clear" w:color="000000" w:fill="FFFFFF"/>
            <w:vAlign w:val="center"/>
          </w:tcPr>
          <w:p w:rsidR="00DC1E63" w:rsidRPr="00A5746B" w:rsidRDefault="00DC1E63" w:rsidP="00A662B4">
            <w:pPr>
              <w:jc w:val="center"/>
              <w:rPr>
                <w:rFonts w:eastAsia="Times New Roman"/>
                <w:sz w:val="22"/>
                <w:lang w:eastAsia="ru-RU"/>
              </w:rPr>
            </w:pPr>
          </w:p>
        </w:tc>
        <w:tc>
          <w:tcPr>
            <w:tcW w:w="1513" w:type="pct"/>
            <w:shd w:val="clear" w:color="000000" w:fill="FFFFFF"/>
            <w:vAlign w:val="center"/>
          </w:tcPr>
          <w:p w:rsidR="00DC1E63" w:rsidRPr="00A5746B" w:rsidRDefault="00DC1E63" w:rsidP="00A662B4">
            <w:pPr>
              <w:rPr>
                <w:sz w:val="22"/>
              </w:rPr>
            </w:pPr>
            <w:r w:rsidRPr="00A5746B">
              <w:rPr>
                <w:sz w:val="22"/>
              </w:rPr>
              <w:t>Поэтапная замена изношенных сетей тепл</w:t>
            </w:r>
            <w:r w:rsidRPr="00A5746B">
              <w:rPr>
                <w:sz w:val="22"/>
              </w:rPr>
              <w:t>о</w:t>
            </w:r>
            <w:r w:rsidRPr="00A5746B">
              <w:rPr>
                <w:sz w:val="22"/>
              </w:rPr>
              <w:t>снабжения, ремонт и замена запорной арм</w:t>
            </w:r>
            <w:r w:rsidRPr="00A5746B">
              <w:rPr>
                <w:sz w:val="22"/>
              </w:rPr>
              <w:t>а</w:t>
            </w:r>
            <w:r w:rsidRPr="00A5746B">
              <w:rPr>
                <w:sz w:val="22"/>
              </w:rPr>
              <w:t>туры</w:t>
            </w:r>
          </w:p>
        </w:tc>
        <w:tc>
          <w:tcPr>
            <w:tcW w:w="519" w:type="pct"/>
            <w:shd w:val="clear" w:color="000000" w:fill="FFFFFF"/>
            <w:vAlign w:val="center"/>
          </w:tcPr>
          <w:p w:rsidR="00DC1E63" w:rsidRPr="00A5746B" w:rsidRDefault="00DC1E63" w:rsidP="00A662B4">
            <w:pPr>
              <w:jc w:val="center"/>
              <w:rPr>
                <w:sz w:val="22"/>
              </w:rPr>
            </w:pPr>
            <w:r w:rsidRPr="00A5746B">
              <w:rPr>
                <w:sz w:val="22"/>
              </w:rPr>
              <w:t>6000,0</w:t>
            </w:r>
          </w:p>
        </w:tc>
        <w:tc>
          <w:tcPr>
            <w:tcW w:w="479" w:type="pct"/>
            <w:shd w:val="clear" w:color="000000" w:fill="FFFFFF"/>
            <w:vAlign w:val="center"/>
          </w:tcPr>
          <w:p w:rsidR="00DC1E63" w:rsidRPr="00A5746B" w:rsidRDefault="00DC1E63" w:rsidP="00A662B4">
            <w:pPr>
              <w:jc w:val="center"/>
              <w:rPr>
                <w:sz w:val="22"/>
              </w:rPr>
            </w:pPr>
            <w:r w:rsidRPr="00A5746B">
              <w:rPr>
                <w:sz w:val="22"/>
              </w:rPr>
              <w:t>600,0</w:t>
            </w:r>
          </w:p>
        </w:tc>
        <w:tc>
          <w:tcPr>
            <w:tcW w:w="520" w:type="pct"/>
            <w:shd w:val="clear" w:color="000000" w:fill="FFFFFF"/>
            <w:vAlign w:val="center"/>
          </w:tcPr>
          <w:p w:rsidR="00DC1E63" w:rsidRPr="00A5746B" w:rsidRDefault="00DC1E63" w:rsidP="00A662B4">
            <w:pPr>
              <w:jc w:val="center"/>
              <w:rPr>
                <w:sz w:val="22"/>
              </w:rPr>
            </w:pPr>
            <w:r w:rsidRPr="00A5746B">
              <w:rPr>
                <w:sz w:val="22"/>
              </w:rPr>
              <w:t>600,0</w:t>
            </w:r>
          </w:p>
        </w:tc>
        <w:tc>
          <w:tcPr>
            <w:tcW w:w="439" w:type="pct"/>
            <w:shd w:val="clear" w:color="000000" w:fill="FFFFFF"/>
            <w:vAlign w:val="center"/>
          </w:tcPr>
          <w:p w:rsidR="00DC1E63" w:rsidRPr="00A5746B" w:rsidRDefault="00DC1E63" w:rsidP="00A662B4">
            <w:pPr>
              <w:jc w:val="center"/>
              <w:rPr>
                <w:sz w:val="22"/>
              </w:rPr>
            </w:pPr>
            <w:r w:rsidRPr="00A5746B">
              <w:rPr>
                <w:sz w:val="22"/>
              </w:rPr>
              <w:t>600,0</w:t>
            </w:r>
          </w:p>
        </w:tc>
        <w:tc>
          <w:tcPr>
            <w:tcW w:w="504" w:type="pct"/>
            <w:shd w:val="clear" w:color="000000" w:fill="FFFFFF"/>
            <w:vAlign w:val="center"/>
          </w:tcPr>
          <w:p w:rsidR="00DC1E63" w:rsidRPr="00A5746B" w:rsidRDefault="00DC1E63" w:rsidP="00A662B4">
            <w:pPr>
              <w:jc w:val="center"/>
              <w:rPr>
                <w:sz w:val="22"/>
              </w:rPr>
            </w:pPr>
            <w:r w:rsidRPr="00A5746B">
              <w:rPr>
                <w:sz w:val="22"/>
              </w:rPr>
              <w:t>600,0</w:t>
            </w:r>
          </w:p>
        </w:tc>
        <w:tc>
          <w:tcPr>
            <w:tcW w:w="343" w:type="pct"/>
            <w:shd w:val="clear" w:color="000000" w:fill="FFFFFF"/>
            <w:vAlign w:val="center"/>
          </w:tcPr>
          <w:p w:rsidR="00DC1E63" w:rsidRPr="00A5746B" w:rsidRDefault="00DC1E63" w:rsidP="00A662B4">
            <w:pPr>
              <w:jc w:val="center"/>
              <w:rPr>
                <w:sz w:val="22"/>
              </w:rPr>
            </w:pPr>
            <w:r w:rsidRPr="00A5746B">
              <w:rPr>
                <w:sz w:val="22"/>
              </w:rPr>
              <w:t>600,0</w:t>
            </w:r>
          </w:p>
        </w:tc>
        <w:tc>
          <w:tcPr>
            <w:tcW w:w="458" w:type="pct"/>
            <w:shd w:val="clear" w:color="000000" w:fill="FFFFFF"/>
            <w:vAlign w:val="center"/>
          </w:tcPr>
          <w:p w:rsidR="00DC1E63" w:rsidRPr="00A5746B" w:rsidRDefault="00DC1E63" w:rsidP="00A662B4">
            <w:pPr>
              <w:jc w:val="right"/>
              <w:rPr>
                <w:sz w:val="22"/>
              </w:rPr>
            </w:pPr>
            <w:r w:rsidRPr="00A5746B">
              <w:rPr>
                <w:sz w:val="22"/>
              </w:rPr>
              <w:t>3000,0</w:t>
            </w:r>
          </w:p>
        </w:tc>
      </w:tr>
      <w:tr w:rsidR="00DC1E63" w:rsidRPr="00A5746B" w:rsidTr="00A662B4">
        <w:trPr>
          <w:cantSplit/>
        </w:trPr>
        <w:tc>
          <w:tcPr>
            <w:tcW w:w="225" w:type="pct"/>
            <w:shd w:val="clear" w:color="000000" w:fill="FFFFFF"/>
            <w:vAlign w:val="center"/>
          </w:tcPr>
          <w:p w:rsidR="00DC1E63" w:rsidRPr="00A5746B" w:rsidRDefault="00DC1E63" w:rsidP="00A662B4">
            <w:pPr>
              <w:jc w:val="center"/>
              <w:rPr>
                <w:rFonts w:eastAsia="Times New Roman"/>
                <w:sz w:val="22"/>
                <w:lang w:eastAsia="ru-RU"/>
              </w:rPr>
            </w:pPr>
            <w:r w:rsidRPr="00A5746B">
              <w:rPr>
                <w:rFonts w:eastAsia="Times New Roman"/>
                <w:b/>
                <w:sz w:val="22"/>
                <w:lang w:eastAsia="ru-RU"/>
              </w:rPr>
              <w:t>3.</w:t>
            </w:r>
          </w:p>
        </w:tc>
        <w:tc>
          <w:tcPr>
            <w:tcW w:w="4775" w:type="pct"/>
            <w:gridSpan w:val="8"/>
            <w:shd w:val="clear" w:color="000000" w:fill="FFFFFF"/>
            <w:vAlign w:val="center"/>
          </w:tcPr>
          <w:p w:rsidR="00DC1E63" w:rsidRPr="00A5746B" w:rsidRDefault="00DC1E63" w:rsidP="00A662B4">
            <w:pPr>
              <w:rPr>
                <w:sz w:val="22"/>
              </w:rPr>
            </w:pPr>
            <w:r w:rsidRPr="00A5746B">
              <w:rPr>
                <w:rFonts w:eastAsia="Times New Roman"/>
                <w:b/>
                <w:sz w:val="22"/>
                <w:lang w:eastAsia="ru-RU"/>
              </w:rPr>
              <w:t>Строительства новых тепловых сетей для обеспечения перспективной тепловой нагрузки</w:t>
            </w:r>
          </w:p>
        </w:tc>
      </w:tr>
      <w:tr w:rsidR="00DC1E63" w:rsidRPr="00A5746B" w:rsidTr="00A662B4">
        <w:trPr>
          <w:cantSplit/>
        </w:trPr>
        <w:tc>
          <w:tcPr>
            <w:tcW w:w="225" w:type="pct"/>
            <w:shd w:val="clear" w:color="000000" w:fill="FFFFFF"/>
            <w:vAlign w:val="center"/>
          </w:tcPr>
          <w:p w:rsidR="00DC1E63" w:rsidRPr="00A5746B" w:rsidRDefault="00DC1E63" w:rsidP="00A662B4">
            <w:pPr>
              <w:jc w:val="center"/>
              <w:rPr>
                <w:rFonts w:eastAsia="Times New Roman"/>
                <w:sz w:val="22"/>
                <w:lang w:eastAsia="ru-RU"/>
              </w:rPr>
            </w:pPr>
            <w:r w:rsidRPr="00A5746B">
              <w:rPr>
                <w:rFonts w:eastAsia="Times New Roman"/>
                <w:sz w:val="22"/>
                <w:lang w:eastAsia="ru-RU"/>
              </w:rPr>
              <w:t>2.1</w:t>
            </w:r>
          </w:p>
        </w:tc>
        <w:tc>
          <w:tcPr>
            <w:tcW w:w="1513" w:type="pct"/>
            <w:shd w:val="clear" w:color="000000" w:fill="FFFFFF"/>
            <w:vAlign w:val="center"/>
          </w:tcPr>
          <w:p w:rsidR="00DC1E63" w:rsidRPr="00A5746B" w:rsidRDefault="00DC1E63" w:rsidP="00A662B4">
            <w:pPr>
              <w:jc w:val="center"/>
              <w:rPr>
                <w:sz w:val="22"/>
              </w:rPr>
            </w:pPr>
            <w:r w:rsidRPr="00A5746B">
              <w:rPr>
                <w:sz w:val="22"/>
              </w:rPr>
              <w:t>Зона действия ООО «Яр Энерго»</w:t>
            </w:r>
          </w:p>
        </w:tc>
        <w:tc>
          <w:tcPr>
            <w:tcW w:w="519" w:type="pct"/>
            <w:shd w:val="clear" w:color="000000" w:fill="FFFFFF"/>
            <w:vAlign w:val="center"/>
          </w:tcPr>
          <w:p w:rsidR="00DC1E63" w:rsidRPr="00A5746B" w:rsidRDefault="00DC1E63" w:rsidP="00A662B4">
            <w:pPr>
              <w:jc w:val="center"/>
              <w:rPr>
                <w:sz w:val="22"/>
              </w:rPr>
            </w:pPr>
            <w:r w:rsidRPr="00A5746B">
              <w:rPr>
                <w:sz w:val="22"/>
              </w:rPr>
              <w:t>5812,8</w:t>
            </w:r>
          </w:p>
        </w:tc>
        <w:tc>
          <w:tcPr>
            <w:tcW w:w="479" w:type="pct"/>
            <w:shd w:val="clear" w:color="000000" w:fill="FFFFFF"/>
            <w:vAlign w:val="center"/>
          </w:tcPr>
          <w:p w:rsidR="00DC1E63" w:rsidRPr="00A5746B" w:rsidRDefault="00DC1E63" w:rsidP="00A662B4">
            <w:pPr>
              <w:jc w:val="center"/>
              <w:rPr>
                <w:sz w:val="22"/>
              </w:rPr>
            </w:pPr>
            <w:r w:rsidRPr="00A5746B">
              <w:rPr>
                <w:sz w:val="22"/>
              </w:rPr>
              <w:t>1747,2</w:t>
            </w:r>
          </w:p>
        </w:tc>
        <w:tc>
          <w:tcPr>
            <w:tcW w:w="520" w:type="pct"/>
            <w:shd w:val="clear" w:color="000000" w:fill="FFFFFF"/>
            <w:vAlign w:val="center"/>
          </w:tcPr>
          <w:p w:rsidR="00DC1E63" w:rsidRPr="00A5746B" w:rsidRDefault="00DC1E63" w:rsidP="00A662B4">
            <w:pPr>
              <w:jc w:val="center"/>
              <w:rPr>
                <w:sz w:val="22"/>
              </w:rPr>
            </w:pPr>
            <w:r w:rsidRPr="00A5746B">
              <w:rPr>
                <w:sz w:val="22"/>
              </w:rPr>
              <w:t>537,6</w:t>
            </w:r>
          </w:p>
        </w:tc>
        <w:tc>
          <w:tcPr>
            <w:tcW w:w="439" w:type="pct"/>
            <w:shd w:val="clear" w:color="000000" w:fill="FFFFFF"/>
            <w:vAlign w:val="center"/>
          </w:tcPr>
          <w:p w:rsidR="00DC1E63" w:rsidRPr="00A5746B" w:rsidRDefault="00DC1E63" w:rsidP="00A662B4">
            <w:pPr>
              <w:jc w:val="center"/>
              <w:rPr>
                <w:sz w:val="22"/>
              </w:rPr>
            </w:pPr>
            <w:r w:rsidRPr="00A5746B">
              <w:rPr>
                <w:sz w:val="22"/>
              </w:rPr>
              <w:t>3091,2</w:t>
            </w:r>
          </w:p>
        </w:tc>
        <w:tc>
          <w:tcPr>
            <w:tcW w:w="504" w:type="pct"/>
            <w:shd w:val="clear" w:color="000000" w:fill="FFFFFF"/>
            <w:vAlign w:val="center"/>
          </w:tcPr>
          <w:p w:rsidR="00DC1E63" w:rsidRPr="00A5746B" w:rsidRDefault="00DC1E63" w:rsidP="00A662B4">
            <w:pPr>
              <w:jc w:val="center"/>
              <w:rPr>
                <w:sz w:val="22"/>
              </w:rPr>
            </w:pPr>
            <w:r w:rsidRPr="00A5746B">
              <w:rPr>
                <w:sz w:val="22"/>
              </w:rPr>
              <w:t>0</w:t>
            </w:r>
          </w:p>
        </w:tc>
        <w:tc>
          <w:tcPr>
            <w:tcW w:w="343" w:type="pct"/>
            <w:shd w:val="clear" w:color="000000" w:fill="FFFFFF"/>
            <w:vAlign w:val="center"/>
          </w:tcPr>
          <w:p w:rsidR="00DC1E63" w:rsidRPr="00A5746B" w:rsidRDefault="00DC1E63" w:rsidP="00A662B4">
            <w:pPr>
              <w:jc w:val="center"/>
              <w:rPr>
                <w:sz w:val="22"/>
              </w:rPr>
            </w:pPr>
            <w:r w:rsidRPr="00A5746B">
              <w:rPr>
                <w:sz w:val="22"/>
              </w:rPr>
              <w:t>436,8</w:t>
            </w:r>
          </w:p>
        </w:tc>
        <w:tc>
          <w:tcPr>
            <w:tcW w:w="458" w:type="pct"/>
            <w:shd w:val="clear" w:color="000000" w:fill="FFFFFF"/>
            <w:vAlign w:val="center"/>
          </w:tcPr>
          <w:p w:rsidR="00DC1E63" w:rsidRPr="00A5746B" w:rsidRDefault="00DC1E63" w:rsidP="00A662B4">
            <w:pPr>
              <w:jc w:val="center"/>
              <w:rPr>
                <w:sz w:val="22"/>
              </w:rPr>
            </w:pPr>
            <w:r w:rsidRPr="00A5746B">
              <w:rPr>
                <w:sz w:val="22"/>
              </w:rPr>
              <w:t>0</w:t>
            </w:r>
          </w:p>
        </w:tc>
      </w:tr>
      <w:tr w:rsidR="00DC1E63" w:rsidRPr="00A5746B" w:rsidTr="00A662B4">
        <w:trPr>
          <w:cantSplit/>
        </w:trPr>
        <w:tc>
          <w:tcPr>
            <w:tcW w:w="225" w:type="pct"/>
            <w:shd w:val="clear" w:color="000000" w:fill="FFFFFF"/>
            <w:vAlign w:val="center"/>
            <w:hideMark/>
          </w:tcPr>
          <w:p w:rsidR="00DC1E63" w:rsidRPr="00A5746B" w:rsidRDefault="00DC1E63" w:rsidP="00A662B4">
            <w:pPr>
              <w:jc w:val="center"/>
              <w:rPr>
                <w:rFonts w:eastAsia="Times New Roman"/>
                <w:sz w:val="22"/>
                <w:lang w:eastAsia="ru-RU"/>
              </w:rPr>
            </w:pPr>
          </w:p>
        </w:tc>
        <w:tc>
          <w:tcPr>
            <w:tcW w:w="1513" w:type="pct"/>
            <w:shd w:val="clear" w:color="000000" w:fill="FFFFFF"/>
            <w:vAlign w:val="center"/>
          </w:tcPr>
          <w:p w:rsidR="00DC1E63" w:rsidRPr="00A5746B" w:rsidRDefault="00DC1E63" w:rsidP="00A662B4">
            <w:pPr>
              <w:ind w:firstLineChars="100" w:firstLine="220"/>
              <w:rPr>
                <w:iCs/>
                <w:sz w:val="22"/>
              </w:rPr>
            </w:pPr>
            <w:r w:rsidRPr="00A5746B">
              <w:rPr>
                <w:iCs/>
                <w:sz w:val="22"/>
              </w:rPr>
              <w:t>Строительство тепловой сети для подкл</w:t>
            </w:r>
            <w:r w:rsidRPr="00A5746B">
              <w:rPr>
                <w:iCs/>
                <w:sz w:val="22"/>
              </w:rPr>
              <w:t>ю</w:t>
            </w:r>
            <w:r w:rsidRPr="00A5746B">
              <w:rPr>
                <w:iCs/>
                <w:sz w:val="22"/>
              </w:rPr>
              <w:t>чения жилого дома (п. Яр, ул. Логовая, 1 а)</w:t>
            </w:r>
          </w:p>
        </w:tc>
        <w:tc>
          <w:tcPr>
            <w:tcW w:w="519" w:type="pct"/>
            <w:shd w:val="clear" w:color="000000" w:fill="FFFFFF"/>
            <w:vAlign w:val="center"/>
          </w:tcPr>
          <w:p w:rsidR="00DC1E63" w:rsidRPr="00A5746B" w:rsidRDefault="00DC1E63" w:rsidP="00A662B4">
            <w:pPr>
              <w:jc w:val="center"/>
              <w:rPr>
                <w:sz w:val="22"/>
              </w:rPr>
            </w:pPr>
            <w:r w:rsidRPr="00A5746B">
              <w:rPr>
                <w:sz w:val="22"/>
              </w:rPr>
              <w:t>672</w:t>
            </w:r>
          </w:p>
        </w:tc>
        <w:tc>
          <w:tcPr>
            <w:tcW w:w="479" w:type="pct"/>
            <w:shd w:val="clear" w:color="000000" w:fill="FFFFFF"/>
            <w:vAlign w:val="center"/>
          </w:tcPr>
          <w:p w:rsidR="00DC1E63" w:rsidRPr="00A5746B" w:rsidRDefault="00DC1E63" w:rsidP="00A662B4">
            <w:pPr>
              <w:jc w:val="center"/>
              <w:rPr>
                <w:sz w:val="22"/>
              </w:rPr>
            </w:pPr>
            <w:r w:rsidRPr="00A5746B">
              <w:rPr>
                <w:sz w:val="22"/>
              </w:rPr>
              <w:t>672</w:t>
            </w:r>
          </w:p>
        </w:tc>
        <w:tc>
          <w:tcPr>
            <w:tcW w:w="520" w:type="pct"/>
            <w:shd w:val="clear" w:color="000000" w:fill="FFFFFF"/>
            <w:vAlign w:val="center"/>
          </w:tcPr>
          <w:p w:rsidR="00DC1E63" w:rsidRPr="00A5746B" w:rsidRDefault="00DC1E63" w:rsidP="00A662B4">
            <w:pPr>
              <w:jc w:val="center"/>
              <w:rPr>
                <w:sz w:val="22"/>
              </w:rPr>
            </w:pPr>
          </w:p>
        </w:tc>
        <w:tc>
          <w:tcPr>
            <w:tcW w:w="439" w:type="pct"/>
            <w:shd w:val="clear" w:color="000000" w:fill="FFFFFF"/>
            <w:vAlign w:val="center"/>
          </w:tcPr>
          <w:p w:rsidR="00DC1E63" w:rsidRPr="00A5746B" w:rsidRDefault="00DC1E63" w:rsidP="00A662B4">
            <w:pPr>
              <w:jc w:val="center"/>
              <w:rPr>
                <w:sz w:val="22"/>
              </w:rPr>
            </w:pPr>
          </w:p>
        </w:tc>
        <w:tc>
          <w:tcPr>
            <w:tcW w:w="504" w:type="pct"/>
            <w:shd w:val="clear" w:color="000000" w:fill="FFFFFF"/>
            <w:vAlign w:val="center"/>
          </w:tcPr>
          <w:p w:rsidR="00DC1E63" w:rsidRPr="00A5746B" w:rsidRDefault="00DC1E63" w:rsidP="00A662B4">
            <w:pPr>
              <w:jc w:val="center"/>
              <w:rPr>
                <w:sz w:val="22"/>
              </w:rPr>
            </w:pPr>
          </w:p>
        </w:tc>
        <w:tc>
          <w:tcPr>
            <w:tcW w:w="343" w:type="pct"/>
            <w:shd w:val="clear" w:color="000000" w:fill="FFFFFF"/>
            <w:vAlign w:val="center"/>
          </w:tcPr>
          <w:p w:rsidR="00DC1E63" w:rsidRPr="00A5746B" w:rsidRDefault="00DC1E63" w:rsidP="00A662B4">
            <w:pPr>
              <w:jc w:val="center"/>
              <w:rPr>
                <w:sz w:val="22"/>
              </w:rPr>
            </w:pPr>
          </w:p>
        </w:tc>
        <w:tc>
          <w:tcPr>
            <w:tcW w:w="458" w:type="pct"/>
            <w:shd w:val="clear" w:color="000000" w:fill="FFFFFF"/>
            <w:vAlign w:val="center"/>
          </w:tcPr>
          <w:p w:rsidR="00DC1E63" w:rsidRPr="00A5746B" w:rsidRDefault="00DC1E63" w:rsidP="00A662B4">
            <w:pPr>
              <w:jc w:val="center"/>
              <w:rPr>
                <w:sz w:val="22"/>
              </w:rPr>
            </w:pPr>
          </w:p>
        </w:tc>
      </w:tr>
      <w:tr w:rsidR="00DC1E63" w:rsidRPr="00A5746B" w:rsidTr="00A662B4">
        <w:trPr>
          <w:cantSplit/>
        </w:trPr>
        <w:tc>
          <w:tcPr>
            <w:tcW w:w="225" w:type="pct"/>
            <w:shd w:val="clear" w:color="000000" w:fill="FFFFFF"/>
            <w:vAlign w:val="center"/>
          </w:tcPr>
          <w:p w:rsidR="00DC1E63" w:rsidRPr="00A5746B" w:rsidRDefault="00DC1E63" w:rsidP="00A662B4">
            <w:pPr>
              <w:jc w:val="center"/>
              <w:rPr>
                <w:rFonts w:eastAsia="Times New Roman"/>
                <w:sz w:val="22"/>
                <w:lang w:eastAsia="ru-RU"/>
              </w:rPr>
            </w:pPr>
          </w:p>
        </w:tc>
        <w:tc>
          <w:tcPr>
            <w:tcW w:w="1513" w:type="pct"/>
            <w:shd w:val="clear" w:color="000000" w:fill="FFFFFF"/>
            <w:vAlign w:val="center"/>
          </w:tcPr>
          <w:p w:rsidR="00DC1E63" w:rsidRPr="00A5746B" w:rsidRDefault="00DC1E63" w:rsidP="00A662B4">
            <w:pPr>
              <w:ind w:firstLineChars="100" w:firstLine="220"/>
              <w:rPr>
                <w:iCs/>
                <w:sz w:val="22"/>
              </w:rPr>
            </w:pPr>
            <w:r w:rsidRPr="00A5746B">
              <w:rPr>
                <w:iCs/>
                <w:sz w:val="22"/>
              </w:rPr>
              <w:t>Строительство тепловой сети для подкл</w:t>
            </w:r>
            <w:r w:rsidRPr="00A5746B">
              <w:rPr>
                <w:iCs/>
                <w:sz w:val="22"/>
              </w:rPr>
              <w:t>ю</w:t>
            </w:r>
            <w:r w:rsidRPr="00A5746B">
              <w:rPr>
                <w:iCs/>
                <w:sz w:val="22"/>
              </w:rPr>
              <w:t>чения жилого дома (рядом с п. Яр, ул. Сове</w:t>
            </w:r>
            <w:r w:rsidRPr="00A5746B">
              <w:rPr>
                <w:iCs/>
                <w:sz w:val="22"/>
              </w:rPr>
              <w:t>т</w:t>
            </w:r>
            <w:r w:rsidRPr="00A5746B">
              <w:rPr>
                <w:iCs/>
                <w:sz w:val="22"/>
              </w:rPr>
              <w:t>ская, 12а)</w:t>
            </w:r>
          </w:p>
        </w:tc>
        <w:tc>
          <w:tcPr>
            <w:tcW w:w="519" w:type="pct"/>
            <w:shd w:val="clear" w:color="000000" w:fill="FFFFFF"/>
            <w:vAlign w:val="center"/>
          </w:tcPr>
          <w:p w:rsidR="00DC1E63" w:rsidRPr="00A5746B" w:rsidRDefault="00DC1E63" w:rsidP="00A662B4">
            <w:pPr>
              <w:jc w:val="center"/>
              <w:rPr>
                <w:sz w:val="22"/>
              </w:rPr>
            </w:pPr>
            <w:r w:rsidRPr="00A5746B">
              <w:rPr>
                <w:sz w:val="22"/>
              </w:rPr>
              <w:t>806,4</w:t>
            </w:r>
          </w:p>
        </w:tc>
        <w:tc>
          <w:tcPr>
            <w:tcW w:w="479" w:type="pct"/>
            <w:shd w:val="clear" w:color="000000" w:fill="FFFFFF"/>
            <w:vAlign w:val="center"/>
          </w:tcPr>
          <w:p w:rsidR="00DC1E63" w:rsidRPr="00A5746B" w:rsidRDefault="00DC1E63" w:rsidP="00A662B4">
            <w:pPr>
              <w:jc w:val="center"/>
              <w:rPr>
                <w:sz w:val="22"/>
              </w:rPr>
            </w:pPr>
            <w:r w:rsidRPr="00A5746B">
              <w:rPr>
                <w:sz w:val="22"/>
              </w:rPr>
              <w:t>806,4</w:t>
            </w:r>
          </w:p>
        </w:tc>
        <w:tc>
          <w:tcPr>
            <w:tcW w:w="520" w:type="pct"/>
            <w:shd w:val="clear" w:color="000000" w:fill="FFFFFF"/>
            <w:vAlign w:val="center"/>
          </w:tcPr>
          <w:p w:rsidR="00DC1E63" w:rsidRPr="00A5746B" w:rsidRDefault="00DC1E63" w:rsidP="00A662B4">
            <w:pPr>
              <w:jc w:val="center"/>
              <w:rPr>
                <w:sz w:val="22"/>
              </w:rPr>
            </w:pPr>
          </w:p>
        </w:tc>
        <w:tc>
          <w:tcPr>
            <w:tcW w:w="439" w:type="pct"/>
            <w:shd w:val="clear" w:color="000000" w:fill="FFFFFF"/>
            <w:vAlign w:val="center"/>
          </w:tcPr>
          <w:p w:rsidR="00DC1E63" w:rsidRPr="00A5746B" w:rsidRDefault="00DC1E63" w:rsidP="00A662B4">
            <w:pPr>
              <w:jc w:val="center"/>
              <w:rPr>
                <w:sz w:val="22"/>
              </w:rPr>
            </w:pPr>
          </w:p>
        </w:tc>
        <w:tc>
          <w:tcPr>
            <w:tcW w:w="504" w:type="pct"/>
            <w:shd w:val="clear" w:color="000000" w:fill="FFFFFF"/>
            <w:vAlign w:val="center"/>
          </w:tcPr>
          <w:p w:rsidR="00DC1E63" w:rsidRPr="00A5746B" w:rsidRDefault="00DC1E63" w:rsidP="00A662B4">
            <w:pPr>
              <w:jc w:val="center"/>
              <w:rPr>
                <w:sz w:val="22"/>
              </w:rPr>
            </w:pPr>
          </w:p>
        </w:tc>
        <w:tc>
          <w:tcPr>
            <w:tcW w:w="343" w:type="pct"/>
            <w:shd w:val="clear" w:color="000000" w:fill="FFFFFF"/>
            <w:vAlign w:val="center"/>
          </w:tcPr>
          <w:p w:rsidR="00DC1E63" w:rsidRPr="00A5746B" w:rsidRDefault="00DC1E63" w:rsidP="00A662B4">
            <w:pPr>
              <w:jc w:val="center"/>
              <w:rPr>
                <w:sz w:val="22"/>
              </w:rPr>
            </w:pPr>
          </w:p>
        </w:tc>
        <w:tc>
          <w:tcPr>
            <w:tcW w:w="458" w:type="pct"/>
            <w:shd w:val="clear" w:color="000000" w:fill="FFFFFF"/>
            <w:vAlign w:val="center"/>
          </w:tcPr>
          <w:p w:rsidR="00DC1E63" w:rsidRPr="00A5746B" w:rsidRDefault="00DC1E63" w:rsidP="00A662B4">
            <w:pPr>
              <w:jc w:val="center"/>
              <w:rPr>
                <w:sz w:val="22"/>
              </w:rPr>
            </w:pPr>
          </w:p>
        </w:tc>
      </w:tr>
      <w:tr w:rsidR="00DC1E63" w:rsidRPr="00A5746B" w:rsidTr="00A662B4">
        <w:trPr>
          <w:cantSplit/>
        </w:trPr>
        <w:tc>
          <w:tcPr>
            <w:tcW w:w="225" w:type="pct"/>
            <w:shd w:val="clear" w:color="000000" w:fill="FFFFFF"/>
            <w:vAlign w:val="center"/>
          </w:tcPr>
          <w:p w:rsidR="00DC1E63" w:rsidRPr="00A5746B" w:rsidRDefault="00DC1E63" w:rsidP="00A662B4">
            <w:pPr>
              <w:jc w:val="center"/>
              <w:rPr>
                <w:rFonts w:eastAsia="Times New Roman"/>
                <w:sz w:val="22"/>
                <w:lang w:eastAsia="ru-RU"/>
              </w:rPr>
            </w:pPr>
          </w:p>
        </w:tc>
        <w:tc>
          <w:tcPr>
            <w:tcW w:w="1513" w:type="pct"/>
            <w:shd w:val="clear" w:color="000000" w:fill="FFFFFF"/>
            <w:vAlign w:val="center"/>
          </w:tcPr>
          <w:p w:rsidR="00DC1E63" w:rsidRPr="00A5746B" w:rsidRDefault="00DC1E63" w:rsidP="00A662B4">
            <w:pPr>
              <w:ind w:firstLineChars="100" w:firstLine="220"/>
              <w:rPr>
                <w:iCs/>
                <w:sz w:val="22"/>
              </w:rPr>
            </w:pPr>
            <w:r w:rsidRPr="00A5746B">
              <w:rPr>
                <w:iCs/>
                <w:sz w:val="22"/>
              </w:rPr>
              <w:t>Строительство тепловой сети для подкл</w:t>
            </w:r>
            <w:r w:rsidRPr="00A5746B">
              <w:rPr>
                <w:iCs/>
                <w:sz w:val="22"/>
              </w:rPr>
              <w:t>ю</w:t>
            </w:r>
            <w:r w:rsidRPr="00A5746B">
              <w:rPr>
                <w:iCs/>
                <w:sz w:val="22"/>
              </w:rPr>
              <w:t>чения жилого дома (рядом с п. Яр, ул. Сове</w:t>
            </w:r>
            <w:r w:rsidRPr="00A5746B">
              <w:rPr>
                <w:iCs/>
                <w:sz w:val="22"/>
              </w:rPr>
              <w:t>т</w:t>
            </w:r>
            <w:r w:rsidRPr="00A5746B">
              <w:rPr>
                <w:iCs/>
                <w:sz w:val="22"/>
              </w:rPr>
              <w:t>ская, 12а)</w:t>
            </w:r>
          </w:p>
        </w:tc>
        <w:tc>
          <w:tcPr>
            <w:tcW w:w="519" w:type="pct"/>
            <w:shd w:val="clear" w:color="000000" w:fill="FFFFFF"/>
            <w:vAlign w:val="center"/>
          </w:tcPr>
          <w:p w:rsidR="00DC1E63" w:rsidRPr="00A5746B" w:rsidRDefault="00DC1E63" w:rsidP="00A662B4">
            <w:pPr>
              <w:jc w:val="center"/>
              <w:rPr>
                <w:sz w:val="22"/>
              </w:rPr>
            </w:pPr>
            <w:r w:rsidRPr="00A5746B">
              <w:rPr>
                <w:sz w:val="22"/>
              </w:rPr>
              <w:t>268,8</w:t>
            </w:r>
          </w:p>
        </w:tc>
        <w:tc>
          <w:tcPr>
            <w:tcW w:w="479" w:type="pct"/>
            <w:shd w:val="clear" w:color="000000" w:fill="FFFFFF"/>
            <w:vAlign w:val="center"/>
          </w:tcPr>
          <w:p w:rsidR="00DC1E63" w:rsidRPr="00A5746B" w:rsidRDefault="00DC1E63" w:rsidP="00A662B4">
            <w:pPr>
              <w:jc w:val="center"/>
              <w:rPr>
                <w:sz w:val="22"/>
              </w:rPr>
            </w:pPr>
            <w:r w:rsidRPr="00A5746B">
              <w:rPr>
                <w:sz w:val="22"/>
              </w:rPr>
              <w:t>268,8</w:t>
            </w:r>
          </w:p>
        </w:tc>
        <w:tc>
          <w:tcPr>
            <w:tcW w:w="520" w:type="pct"/>
            <w:shd w:val="clear" w:color="000000" w:fill="FFFFFF"/>
            <w:vAlign w:val="center"/>
          </w:tcPr>
          <w:p w:rsidR="00DC1E63" w:rsidRPr="00A5746B" w:rsidRDefault="00DC1E63" w:rsidP="00A662B4">
            <w:pPr>
              <w:jc w:val="center"/>
              <w:rPr>
                <w:sz w:val="22"/>
              </w:rPr>
            </w:pPr>
          </w:p>
        </w:tc>
        <w:tc>
          <w:tcPr>
            <w:tcW w:w="439" w:type="pct"/>
            <w:shd w:val="clear" w:color="000000" w:fill="FFFFFF"/>
            <w:vAlign w:val="center"/>
          </w:tcPr>
          <w:p w:rsidR="00DC1E63" w:rsidRPr="00A5746B" w:rsidRDefault="00DC1E63" w:rsidP="00A662B4">
            <w:pPr>
              <w:jc w:val="center"/>
              <w:rPr>
                <w:sz w:val="22"/>
              </w:rPr>
            </w:pPr>
          </w:p>
        </w:tc>
        <w:tc>
          <w:tcPr>
            <w:tcW w:w="504" w:type="pct"/>
            <w:shd w:val="clear" w:color="000000" w:fill="FFFFFF"/>
            <w:vAlign w:val="center"/>
          </w:tcPr>
          <w:p w:rsidR="00DC1E63" w:rsidRPr="00A5746B" w:rsidRDefault="00DC1E63" w:rsidP="00A662B4">
            <w:pPr>
              <w:jc w:val="center"/>
              <w:rPr>
                <w:sz w:val="22"/>
              </w:rPr>
            </w:pPr>
          </w:p>
        </w:tc>
        <w:tc>
          <w:tcPr>
            <w:tcW w:w="343" w:type="pct"/>
            <w:shd w:val="clear" w:color="000000" w:fill="FFFFFF"/>
            <w:vAlign w:val="center"/>
          </w:tcPr>
          <w:p w:rsidR="00DC1E63" w:rsidRPr="00A5746B" w:rsidRDefault="00DC1E63" w:rsidP="00A662B4">
            <w:pPr>
              <w:jc w:val="center"/>
              <w:rPr>
                <w:sz w:val="22"/>
              </w:rPr>
            </w:pPr>
          </w:p>
        </w:tc>
        <w:tc>
          <w:tcPr>
            <w:tcW w:w="458" w:type="pct"/>
            <w:shd w:val="clear" w:color="000000" w:fill="FFFFFF"/>
            <w:vAlign w:val="center"/>
          </w:tcPr>
          <w:p w:rsidR="00DC1E63" w:rsidRPr="00A5746B" w:rsidRDefault="00DC1E63" w:rsidP="00A662B4">
            <w:pPr>
              <w:jc w:val="center"/>
              <w:rPr>
                <w:sz w:val="22"/>
              </w:rPr>
            </w:pPr>
          </w:p>
        </w:tc>
      </w:tr>
      <w:tr w:rsidR="00DC1E63" w:rsidRPr="00A5746B" w:rsidTr="00A662B4">
        <w:trPr>
          <w:cantSplit/>
        </w:trPr>
        <w:tc>
          <w:tcPr>
            <w:tcW w:w="225" w:type="pct"/>
            <w:shd w:val="clear" w:color="000000" w:fill="FFFFFF"/>
            <w:vAlign w:val="center"/>
          </w:tcPr>
          <w:p w:rsidR="00DC1E63" w:rsidRPr="00A5746B" w:rsidRDefault="00DC1E63" w:rsidP="00A662B4">
            <w:pPr>
              <w:jc w:val="center"/>
              <w:rPr>
                <w:rFonts w:eastAsia="Times New Roman"/>
                <w:sz w:val="22"/>
                <w:lang w:eastAsia="ru-RU"/>
              </w:rPr>
            </w:pPr>
          </w:p>
        </w:tc>
        <w:tc>
          <w:tcPr>
            <w:tcW w:w="1513" w:type="pct"/>
            <w:shd w:val="clear" w:color="000000" w:fill="FFFFFF"/>
            <w:vAlign w:val="center"/>
          </w:tcPr>
          <w:p w:rsidR="00DC1E63" w:rsidRPr="00A5746B" w:rsidRDefault="00DC1E63" w:rsidP="00A662B4">
            <w:pPr>
              <w:ind w:firstLineChars="100" w:firstLine="220"/>
              <w:rPr>
                <w:iCs/>
                <w:sz w:val="22"/>
              </w:rPr>
            </w:pPr>
            <w:r w:rsidRPr="00A5746B">
              <w:rPr>
                <w:iCs/>
                <w:sz w:val="22"/>
              </w:rPr>
              <w:t>Строительство тепловой сети для подкл</w:t>
            </w:r>
            <w:r w:rsidRPr="00A5746B">
              <w:rPr>
                <w:iCs/>
                <w:sz w:val="22"/>
              </w:rPr>
              <w:t>ю</w:t>
            </w:r>
            <w:r w:rsidRPr="00A5746B">
              <w:rPr>
                <w:iCs/>
                <w:sz w:val="22"/>
              </w:rPr>
              <w:t>чения жилого дома (п. Яр, ул. Пролетарская, 14)</w:t>
            </w:r>
          </w:p>
        </w:tc>
        <w:tc>
          <w:tcPr>
            <w:tcW w:w="519" w:type="pct"/>
            <w:shd w:val="clear" w:color="000000" w:fill="FFFFFF"/>
            <w:vAlign w:val="center"/>
          </w:tcPr>
          <w:p w:rsidR="00DC1E63" w:rsidRPr="00A5746B" w:rsidRDefault="00DC1E63" w:rsidP="00A662B4">
            <w:pPr>
              <w:jc w:val="center"/>
              <w:rPr>
                <w:sz w:val="22"/>
              </w:rPr>
            </w:pPr>
            <w:r w:rsidRPr="00A5746B">
              <w:rPr>
                <w:sz w:val="22"/>
              </w:rPr>
              <w:t>134,4</w:t>
            </w:r>
          </w:p>
        </w:tc>
        <w:tc>
          <w:tcPr>
            <w:tcW w:w="479" w:type="pct"/>
            <w:shd w:val="clear" w:color="000000" w:fill="FFFFFF"/>
            <w:vAlign w:val="center"/>
          </w:tcPr>
          <w:p w:rsidR="00DC1E63" w:rsidRPr="00A5746B" w:rsidRDefault="00DC1E63" w:rsidP="00A662B4">
            <w:pPr>
              <w:jc w:val="center"/>
              <w:rPr>
                <w:sz w:val="22"/>
              </w:rPr>
            </w:pPr>
          </w:p>
        </w:tc>
        <w:tc>
          <w:tcPr>
            <w:tcW w:w="520" w:type="pct"/>
            <w:shd w:val="clear" w:color="000000" w:fill="FFFFFF"/>
            <w:vAlign w:val="center"/>
          </w:tcPr>
          <w:p w:rsidR="00DC1E63" w:rsidRPr="00A5746B" w:rsidRDefault="00DC1E63" w:rsidP="00A662B4">
            <w:pPr>
              <w:jc w:val="center"/>
              <w:rPr>
                <w:sz w:val="22"/>
              </w:rPr>
            </w:pPr>
            <w:r w:rsidRPr="00A5746B">
              <w:rPr>
                <w:sz w:val="22"/>
              </w:rPr>
              <w:t>134,4</w:t>
            </w:r>
          </w:p>
        </w:tc>
        <w:tc>
          <w:tcPr>
            <w:tcW w:w="439" w:type="pct"/>
            <w:shd w:val="clear" w:color="000000" w:fill="FFFFFF"/>
            <w:vAlign w:val="center"/>
          </w:tcPr>
          <w:p w:rsidR="00DC1E63" w:rsidRPr="00A5746B" w:rsidRDefault="00DC1E63" w:rsidP="00A662B4">
            <w:pPr>
              <w:jc w:val="center"/>
              <w:rPr>
                <w:sz w:val="22"/>
              </w:rPr>
            </w:pPr>
          </w:p>
        </w:tc>
        <w:tc>
          <w:tcPr>
            <w:tcW w:w="504" w:type="pct"/>
            <w:shd w:val="clear" w:color="000000" w:fill="FFFFFF"/>
            <w:vAlign w:val="center"/>
          </w:tcPr>
          <w:p w:rsidR="00DC1E63" w:rsidRPr="00A5746B" w:rsidRDefault="00DC1E63" w:rsidP="00A662B4">
            <w:pPr>
              <w:jc w:val="center"/>
              <w:rPr>
                <w:sz w:val="22"/>
              </w:rPr>
            </w:pPr>
          </w:p>
        </w:tc>
        <w:tc>
          <w:tcPr>
            <w:tcW w:w="343" w:type="pct"/>
            <w:shd w:val="clear" w:color="000000" w:fill="FFFFFF"/>
            <w:vAlign w:val="center"/>
          </w:tcPr>
          <w:p w:rsidR="00DC1E63" w:rsidRPr="00A5746B" w:rsidRDefault="00DC1E63" w:rsidP="00A662B4">
            <w:pPr>
              <w:jc w:val="center"/>
              <w:rPr>
                <w:sz w:val="22"/>
              </w:rPr>
            </w:pPr>
          </w:p>
        </w:tc>
        <w:tc>
          <w:tcPr>
            <w:tcW w:w="458" w:type="pct"/>
            <w:shd w:val="clear" w:color="000000" w:fill="FFFFFF"/>
            <w:vAlign w:val="center"/>
          </w:tcPr>
          <w:p w:rsidR="00DC1E63" w:rsidRPr="00A5746B" w:rsidRDefault="00DC1E63" w:rsidP="00A662B4">
            <w:pPr>
              <w:jc w:val="center"/>
              <w:rPr>
                <w:sz w:val="22"/>
              </w:rPr>
            </w:pPr>
          </w:p>
        </w:tc>
      </w:tr>
      <w:tr w:rsidR="00DC1E63" w:rsidRPr="00A5746B" w:rsidTr="00A662B4">
        <w:trPr>
          <w:cantSplit/>
        </w:trPr>
        <w:tc>
          <w:tcPr>
            <w:tcW w:w="225" w:type="pct"/>
            <w:shd w:val="clear" w:color="000000" w:fill="FFFFFF"/>
            <w:vAlign w:val="center"/>
          </w:tcPr>
          <w:p w:rsidR="00DC1E63" w:rsidRPr="00A5746B" w:rsidRDefault="00DC1E63" w:rsidP="00A662B4">
            <w:pPr>
              <w:jc w:val="center"/>
              <w:rPr>
                <w:rFonts w:eastAsia="Times New Roman"/>
                <w:sz w:val="22"/>
                <w:lang w:eastAsia="ru-RU"/>
              </w:rPr>
            </w:pPr>
          </w:p>
        </w:tc>
        <w:tc>
          <w:tcPr>
            <w:tcW w:w="1513" w:type="pct"/>
            <w:shd w:val="clear" w:color="000000" w:fill="FFFFFF"/>
            <w:vAlign w:val="center"/>
          </w:tcPr>
          <w:p w:rsidR="00DC1E63" w:rsidRPr="00A5746B" w:rsidRDefault="00DC1E63" w:rsidP="00A662B4">
            <w:pPr>
              <w:ind w:firstLineChars="100" w:firstLine="220"/>
              <w:rPr>
                <w:iCs/>
                <w:sz w:val="22"/>
              </w:rPr>
            </w:pPr>
            <w:r w:rsidRPr="00A5746B">
              <w:rPr>
                <w:iCs/>
                <w:sz w:val="22"/>
              </w:rPr>
              <w:t>Строительство тепловой сети для подкл</w:t>
            </w:r>
            <w:r w:rsidRPr="00A5746B">
              <w:rPr>
                <w:iCs/>
                <w:sz w:val="22"/>
              </w:rPr>
              <w:t>ю</w:t>
            </w:r>
            <w:r w:rsidRPr="00A5746B">
              <w:rPr>
                <w:iCs/>
                <w:sz w:val="22"/>
              </w:rPr>
              <w:t>чения жилого дома (п. Яр, ул. Пролетарская, 12)</w:t>
            </w:r>
          </w:p>
        </w:tc>
        <w:tc>
          <w:tcPr>
            <w:tcW w:w="519" w:type="pct"/>
            <w:shd w:val="clear" w:color="000000" w:fill="FFFFFF"/>
            <w:vAlign w:val="center"/>
          </w:tcPr>
          <w:p w:rsidR="00DC1E63" w:rsidRPr="00A5746B" w:rsidRDefault="00DC1E63" w:rsidP="00A662B4">
            <w:pPr>
              <w:jc w:val="center"/>
              <w:rPr>
                <w:sz w:val="22"/>
              </w:rPr>
            </w:pPr>
            <w:r w:rsidRPr="00A5746B">
              <w:rPr>
                <w:sz w:val="22"/>
              </w:rPr>
              <w:t>403,2</w:t>
            </w:r>
          </w:p>
        </w:tc>
        <w:tc>
          <w:tcPr>
            <w:tcW w:w="479" w:type="pct"/>
            <w:shd w:val="clear" w:color="000000" w:fill="FFFFFF"/>
            <w:vAlign w:val="center"/>
          </w:tcPr>
          <w:p w:rsidR="00DC1E63" w:rsidRPr="00A5746B" w:rsidRDefault="00DC1E63" w:rsidP="00A662B4">
            <w:pPr>
              <w:jc w:val="center"/>
              <w:rPr>
                <w:sz w:val="22"/>
              </w:rPr>
            </w:pPr>
          </w:p>
        </w:tc>
        <w:tc>
          <w:tcPr>
            <w:tcW w:w="520" w:type="pct"/>
            <w:shd w:val="clear" w:color="000000" w:fill="FFFFFF"/>
            <w:vAlign w:val="center"/>
          </w:tcPr>
          <w:p w:rsidR="00DC1E63" w:rsidRPr="00A5746B" w:rsidRDefault="00DC1E63" w:rsidP="00A662B4">
            <w:pPr>
              <w:jc w:val="center"/>
              <w:rPr>
                <w:sz w:val="22"/>
              </w:rPr>
            </w:pPr>
            <w:r w:rsidRPr="00A5746B">
              <w:rPr>
                <w:sz w:val="22"/>
              </w:rPr>
              <w:t>403,2</w:t>
            </w:r>
          </w:p>
        </w:tc>
        <w:tc>
          <w:tcPr>
            <w:tcW w:w="439" w:type="pct"/>
            <w:shd w:val="clear" w:color="000000" w:fill="FFFFFF"/>
            <w:vAlign w:val="center"/>
          </w:tcPr>
          <w:p w:rsidR="00DC1E63" w:rsidRPr="00A5746B" w:rsidRDefault="00DC1E63" w:rsidP="00A662B4">
            <w:pPr>
              <w:jc w:val="center"/>
              <w:rPr>
                <w:sz w:val="22"/>
              </w:rPr>
            </w:pPr>
          </w:p>
        </w:tc>
        <w:tc>
          <w:tcPr>
            <w:tcW w:w="504" w:type="pct"/>
            <w:shd w:val="clear" w:color="000000" w:fill="FFFFFF"/>
            <w:vAlign w:val="center"/>
          </w:tcPr>
          <w:p w:rsidR="00DC1E63" w:rsidRPr="00A5746B" w:rsidRDefault="00DC1E63" w:rsidP="00A662B4">
            <w:pPr>
              <w:jc w:val="center"/>
              <w:rPr>
                <w:sz w:val="22"/>
              </w:rPr>
            </w:pPr>
          </w:p>
        </w:tc>
        <w:tc>
          <w:tcPr>
            <w:tcW w:w="343" w:type="pct"/>
            <w:shd w:val="clear" w:color="000000" w:fill="FFFFFF"/>
            <w:vAlign w:val="center"/>
          </w:tcPr>
          <w:p w:rsidR="00DC1E63" w:rsidRPr="00A5746B" w:rsidRDefault="00DC1E63" w:rsidP="00A662B4">
            <w:pPr>
              <w:jc w:val="center"/>
              <w:rPr>
                <w:sz w:val="22"/>
              </w:rPr>
            </w:pPr>
          </w:p>
        </w:tc>
        <w:tc>
          <w:tcPr>
            <w:tcW w:w="458" w:type="pct"/>
            <w:shd w:val="clear" w:color="000000" w:fill="FFFFFF"/>
            <w:vAlign w:val="center"/>
          </w:tcPr>
          <w:p w:rsidR="00DC1E63" w:rsidRPr="00A5746B" w:rsidRDefault="00DC1E63" w:rsidP="00A662B4">
            <w:pPr>
              <w:jc w:val="center"/>
              <w:rPr>
                <w:sz w:val="22"/>
              </w:rPr>
            </w:pPr>
          </w:p>
        </w:tc>
      </w:tr>
      <w:tr w:rsidR="00DC1E63" w:rsidRPr="00A5746B" w:rsidTr="00A662B4">
        <w:trPr>
          <w:cantSplit/>
        </w:trPr>
        <w:tc>
          <w:tcPr>
            <w:tcW w:w="225" w:type="pct"/>
            <w:shd w:val="clear" w:color="000000" w:fill="FFFFFF"/>
            <w:vAlign w:val="center"/>
          </w:tcPr>
          <w:p w:rsidR="00DC1E63" w:rsidRPr="00A5746B" w:rsidRDefault="00DC1E63" w:rsidP="00A662B4">
            <w:pPr>
              <w:jc w:val="center"/>
              <w:rPr>
                <w:rFonts w:eastAsia="Times New Roman"/>
                <w:sz w:val="22"/>
                <w:lang w:eastAsia="ru-RU"/>
              </w:rPr>
            </w:pPr>
          </w:p>
        </w:tc>
        <w:tc>
          <w:tcPr>
            <w:tcW w:w="1513" w:type="pct"/>
            <w:shd w:val="clear" w:color="000000" w:fill="FFFFFF"/>
            <w:vAlign w:val="center"/>
          </w:tcPr>
          <w:p w:rsidR="00DC1E63" w:rsidRPr="00A5746B" w:rsidRDefault="00DC1E63" w:rsidP="00A662B4">
            <w:pPr>
              <w:ind w:firstLineChars="100" w:firstLine="220"/>
              <w:rPr>
                <w:iCs/>
                <w:sz w:val="22"/>
              </w:rPr>
            </w:pPr>
            <w:r w:rsidRPr="00A5746B">
              <w:rPr>
                <w:iCs/>
                <w:sz w:val="22"/>
              </w:rPr>
              <w:t>Строительство тепловой сети для подкл</w:t>
            </w:r>
            <w:r w:rsidRPr="00A5746B">
              <w:rPr>
                <w:iCs/>
                <w:sz w:val="22"/>
              </w:rPr>
              <w:t>ю</w:t>
            </w:r>
            <w:r w:rsidRPr="00A5746B">
              <w:rPr>
                <w:iCs/>
                <w:sz w:val="22"/>
              </w:rPr>
              <w:t>чения жилого дома (с. Дизьмино)</w:t>
            </w:r>
          </w:p>
        </w:tc>
        <w:tc>
          <w:tcPr>
            <w:tcW w:w="519" w:type="pct"/>
            <w:shd w:val="clear" w:color="000000" w:fill="FFFFFF"/>
            <w:vAlign w:val="center"/>
          </w:tcPr>
          <w:p w:rsidR="00DC1E63" w:rsidRPr="00A5746B" w:rsidRDefault="00DC1E63" w:rsidP="00A662B4">
            <w:pPr>
              <w:jc w:val="center"/>
              <w:rPr>
                <w:sz w:val="22"/>
              </w:rPr>
            </w:pPr>
            <w:r w:rsidRPr="00A5746B">
              <w:rPr>
                <w:sz w:val="22"/>
              </w:rPr>
              <w:t>2688</w:t>
            </w:r>
          </w:p>
        </w:tc>
        <w:tc>
          <w:tcPr>
            <w:tcW w:w="479" w:type="pct"/>
            <w:shd w:val="clear" w:color="000000" w:fill="FFFFFF"/>
            <w:vAlign w:val="center"/>
          </w:tcPr>
          <w:p w:rsidR="00DC1E63" w:rsidRPr="00A5746B" w:rsidRDefault="00DC1E63" w:rsidP="00A662B4">
            <w:pPr>
              <w:jc w:val="center"/>
              <w:rPr>
                <w:sz w:val="22"/>
              </w:rPr>
            </w:pPr>
          </w:p>
        </w:tc>
        <w:tc>
          <w:tcPr>
            <w:tcW w:w="520" w:type="pct"/>
            <w:shd w:val="clear" w:color="000000" w:fill="FFFFFF"/>
            <w:vAlign w:val="center"/>
          </w:tcPr>
          <w:p w:rsidR="00DC1E63" w:rsidRPr="00A5746B" w:rsidRDefault="00DC1E63" w:rsidP="00A662B4">
            <w:pPr>
              <w:jc w:val="center"/>
              <w:rPr>
                <w:sz w:val="22"/>
              </w:rPr>
            </w:pPr>
          </w:p>
        </w:tc>
        <w:tc>
          <w:tcPr>
            <w:tcW w:w="439" w:type="pct"/>
            <w:shd w:val="clear" w:color="000000" w:fill="FFFFFF"/>
            <w:vAlign w:val="center"/>
          </w:tcPr>
          <w:p w:rsidR="00DC1E63" w:rsidRPr="00A5746B" w:rsidRDefault="00DC1E63" w:rsidP="00A662B4">
            <w:pPr>
              <w:jc w:val="center"/>
              <w:rPr>
                <w:sz w:val="22"/>
              </w:rPr>
            </w:pPr>
            <w:r w:rsidRPr="00A5746B">
              <w:rPr>
                <w:sz w:val="22"/>
              </w:rPr>
              <w:t>2688</w:t>
            </w:r>
          </w:p>
        </w:tc>
        <w:tc>
          <w:tcPr>
            <w:tcW w:w="504" w:type="pct"/>
            <w:shd w:val="clear" w:color="000000" w:fill="FFFFFF"/>
            <w:vAlign w:val="center"/>
          </w:tcPr>
          <w:p w:rsidR="00DC1E63" w:rsidRPr="00A5746B" w:rsidRDefault="00DC1E63" w:rsidP="00A662B4">
            <w:pPr>
              <w:jc w:val="center"/>
              <w:rPr>
                <w:sz w:val="22"/>
              </w:rPr>
            </w:pPr>
          </w:p>
        </w:tc>
        <w:tc>
          <w:tcPr>
            <w:tcW w:w="343" w:type="pct"/>
            <w:shd w:val="clear" w:color="000000" w:fill="FFFFFF"/>
            <w:vAlign w:val="center"/>
          </w:tcPr>
          <w:p w:rsidR="00DC1E63" w:rsidRPr="00A5746B" w:rsidRDefault="00DC1E63" w:rsidP="00A662B4">
            <w:pPr>
              <w:jc w:val="center"/>
              <w:rPr>
                <w:sz w:val="22"/>
              </w:rPr>
            </w:pPr>
          </w:p>
        </w:tc>
        <w:tc>
          <w:tcPr>
            <w:tcW w:w="458" w:type="pct"/>
            <w:shd w:val="clear" w:color="000000" w:fill="FFFFFF"/>
            <w:vAlign w:val="center"/>
          </w:tcPr>
          <w:p w:rsidR="00DC1E63" w:rsidRPr="00A5746B" w:rsidRDefault="00DC1E63" w:rsidP="00A662B4">
            <w:pPr>
              <w:jc w:val="center"/>
              <w:rPr>
                <w:sz w:val="22"/>
              </w:rPr>
            </w:pPr>
          </w:p>
        </w:tc>
      </w:tr>
      <w:tr w:rsidR="00DC1E63" w:rsidRPr="00A5746B" w:rsidTr="00A662B4">
        <w:trPr>
          <w:cantSplit/>
        </w:trPr>
        <w:tc>
          <w:tcPr>
            <w:tcW w:w="225" w:type="pct"/>
            <w:shd w:val="clear" w:color="000000" w:fill="FFFFFF"/>
            <w:vAlign w:val="center"/>
          </w:tcPr>
          <w:p w:rsidR="00DC1E63" w:rsidRPr="00A5746B" w:rsidRDefault="00DC1E63" w:rsidP="00A662B4">
            <w:pPr>
              <w:jc w:val="center"/>
              <w:rPr>
                <w:rFonts w:eastAsia="Times New Roman"/>
                <w:sz w:val="22"/>
                <w:lang w:eastAsia="ru-RU"/>
              </w:rPr>
            </w:pPr>
          </w:p>
        </w:tc>
        <w:tc>
          <w:tcPr>
            <w:tcW w:w="1513" w:type="pct"/>
            <w:shd w:val="clear" w:color="000000" w:fill="FFFFFF"/>
            <w:vAlign w:val="center"/>
          </w:tcPr>
          <w:p w:rsidR="00DC1E63" w:rsidRPr="00A5746B" w:rsidRDefault="00DC1E63" w:rsidP="00A662B4">
            <w:pPr>
              <w:ind w:firstLineChars="100" w:firstLine="220"/>
              <w:rPr>
                <w:iCs/>
                <w:sz w:val="22"/>
              </w:rPr>
            </w:pPr>
            <w:r w:rsidRPr="00A5746B">
              <w:rPr>
                <w:iCs/>
                <w:sz w:val="22"/>
              </w:rPr>
              <w:t>Строительство тепловой сети для подкл</w:t>
            </w:r>
            <w:r w:rsidRPr="00A5746B">
              <w:rPr>
                <w:iCs/>
                <w:sz w:val="22"/>
              </w:rPr>
              <w:t>ю</w:t>
            </w:r>
            <w:r w:rsidRPr="00A5746B">
              <w:rPr>
                <w:iCs/>
                <w:sz w:val="22"/>
              </w:rPr>
              <w:t>чения жилого дома (с. Дизьмино)</w:t>
            </w:r>
          </w:p>
        </w:tc>
        <w:tc>
          <w:tcPr>
            <w:tcW w:w="519" w:type="pct"/>
            <w:shd w:val="clear" w:color="000000" w:fill="FFFFFF"/>
            <w:vAlign w:val="center"/>
          </w:tcPr>
          <w:p w:rsidR="00DC1E63" w:rsidRPr="00A5746B" w:rsidRDefault="00DC1E63" w:rsidP="00A662B4">
            <w:pPr>
              <w:jc w:val="center"/>
              <w:rPr>
                <w:sz w:val="22"/>
              </w:rPr>
            </w:pPr>
            <w:r w:rsidRPr="00A5746B">
              <w:rPr>
                <w:sz w:val="22"/>
              </w:rPr>
              <w:t>403,2</w:t>
            </w:r>
          </w:p>
        </w:tc>
        <w:tc>
          <w:tcPr>
            <w:tcW w:w="479" w:type="pct"/>
            <w:shd w:val="clear" w:color="000000" w:fill="FFFFFF"/>
            <w:vAlign w:val="center"/>
          </w:tcPr>
          <w:p w:rsidR="00DC1E63" w:rsidRPr="00A5746B" w:rsidRDefault="00DC1E63" w:rsidP="00A662B4">
            <w:pPr>
              <w:jc w:val="center"/>
              <w:rPr>
                <w:sz w:val="22"/>
              </w:rPr>
            </w:pPr>
          </w:p>
        </w:tc>
        <w:tc>
          <w:tcPr>
            <w:tcW w:w="520" w:type="pct"/>
            <w:shd w:val="clear" w:color="000000" w:fill="FFFFFF"/>
            <w:vAlign w:val="center"/>
          </w:tcPr>
          <w:p w:rsidR="00DC1E63" w:rsidRPr="00A5746B" w:rsidRDefault="00DC1E63" w:rsidP="00A662B4">
            <w:pPr>
              <w:jc w:val="center"/>
              <w:rPr>
                <w:sz w:val="22"/>
              </w:rPr>
            </w:pPr>
          </w:p>
        </w:tc>
        <w:tc>
          <w:tcPr>
            <w:tcW w:w="439" w:type="pct"/>
            <w:shd w:val="clear" w:color="000000" w:fill="FFFFFF"/>
            <w:vAlign w:val="center"/>
          </w:tcPr>
          <w:p w:rsidR="00DC1E63" w:rsidRPr="00A5746B" w:rsidRDefault="00DC1E63" w:rsidP="00A662B4">
            <w:pPr>
              <w:jc w:val="center"/>
              <w:rPr>
                <w:sz w:val="22"/>
              </w:rPr>
            </w:pPr>
            <w:r w:rsidRPr="00A5746B">
              <w:rPr>
                <w:sz w:val="22"/>
              </w:rPr>
              <w:t>403,2</w:t>
            </w:r>
          </w:p>
        </w:tc>
        <w:tc>
          <w:tcPr>
            <w:tcW w:w="504" w:type="pct"/>
            <w:shd w:val="clear" w:color="000000" w:fill="FFFFFF"/>
            <w:vAlign w:val="center"/>
          </w:tcPr>
          <w:p w:rsidR="00DC1E63" w:rsidRPr="00A5746B" w:rsidRDefault="00DC1E63" w:rsidP="00A662B4">
            <w:pPr>
              <w:jc w:val="center"/>
              <w:rPr>
                <w:sz w:val="22"/>
              </w:rPr>
            </w:pPr>
          </w:p>
        </w:tc>
        <w:tc>
          <w:tcPr>
            <w:tcW w:w="343" w:type="pct"/>
            <w:shd w:val="clear" w:color="000000" w:fill="FFFFFF"/>
            <w:vAlign w:val="center"/>
          </w:tcPr>
          <w:p w:rsidR="00DC1E63" w:rsidRPr="00A5746B" w:rsidRDefault="00DC1E63" w:rsidP="00A662B4">
            <w:pPr>
              <w:jc w:val="center"/>
              <w:rPr>
                <w:sz w:val="22"/>
              </w:rPr>
            </w:pPr>
          </w:p>
        </w:tc>
        <w:tc>
          <w:tcPr>
            <w:tcW w:w="458" w:type="pct"/>
            <w:shd w:val="clear" w:color="000000" w:fill="FFFFFF"/>
            <w:vAlign w:val="center"/>
          </w:tcPr>
          <w:p w:rsidR="00DC1E63" w:rsidRPr="00A5746B" w:rsidRDefault="00DC1E63" w:rsidP="00A662B4">
            <w:pPr>
              <w:jc w:val="center"/>
              <w:rPr>
                <w:sz w:val="22"/>
              </w:rPr>
            </w:pPr>
          </w:p>
        </w:tc>
      </w:tr>
      <w:tr w:rsidR="00DC1E63" w:rsidRPr="00A5746B" w:rsidTr="00A662B4">
        <w:trPr>
          <w:cantSplit/>
        </w:trPr>
        <w:tc>
          <w:tcPr>
            <w:tcW w:w="225" w:type="pct"/>
            <w:shd w:val="clear" w:color="000000" w:fill="FFFFFF"/>
            <w:vAlign w:val="center"/>
          </w:tcPr>
          <w:p w:rsidR="00DC1E63" w:rsidRPr="00A5746B" w:rsidRDefault="00DC1E63" w:rsidP="00A662B4">
            <w:pPr>
              <w:jc w:val="center"/>
              <w:rPr>
                <w:rFonts w:eastAsia="Times New Roman"/>
                <w:sz w:val="22"/>
                <w:lang w:eastAsia="ru-RU"/>
              </w:rPr>
            </w:pPr>
          </w:p>
        </w:tc>
        <w:tc>
          <w:tcPr>
            <w:tcW w:w="1513" w:type="pct"/>
            <w:shd w:val="clear" w:color="000000" w:fill="FFFFFF"/>
            <w:vAlign w:val="center"/>
          </w:tcPr>
          <w:p w:rsidR="00DC1E63" w:rsidRPr="00A5746B" w:rsidRDefault="00DC1E63" w:rsidP="00A662B4">
            <w:pPr>
              <w:ind w:firstLineChars="100" w:firstLine="220"/>
              <w:rPr>
                <w:iCs/>
                <w:sz w:val="22"/>
              </w:rPr>
            </w:pPr>
            <w:r w:rsidRPr="00A5746B">
              <w:rPr>
                <w:iCs/>
                <w:sz w:val="22"/>
              </w:rPr>
              <w:t>Строительство тепловой сети для подкл</w:t>
            </w:r>
            <w:r w:rsidRPr="00A5746B">
              <w:rPr>
                <w:iCs/>
                <w:sz w:val="22"/>
              </w:rPr>
              <w:t>ю</w:t>
            </w:r>
            <w:r w:rsidRPr="00A5746B">
              <w:rPr>
                <w:iCs/>
                <w:sz w:val="22"/>
              </w:rPr>
              <w:t>чения жилого дома (п. Пудем, ул. Кирова, 19)</w:t>
            </w:r>
          </w:p>
        </w:tc>
        <w:tc>
          <w:tcPr>
            <w:tcW w:w="519" w:type="pct"/>
            <w:shd w:val="clear" w:color="000000" w:fill="FFFFFF"/>
            <w:vAlign w:val="center"/>
          </w:tcPr>
          <w:p w:rsidR="00DC1E63" w:rsidRPr="00A5746B" w:rsidRDefault="00DC1E63" w:rsidP="00A662B4">
            <w:pPr>
              <w:jc w:val="center"/>
              <w:rPr>
                <w:sz w:val="22"/>
              </w:rPr>
            </w:pPr>
            <w:r w:rsidRPr="00A5746B">
              <w:rPr>
                <w:sz w:val="22"/>
              </w:rPr>
              <w:t>134,4</w:t>
            </w:r>
          </w:p>
        </w:tc>
        <w:tc>
          <w:tcPr>
            <w:tcW w:w="479" w:type="pct"/>
            <w:shd w:val="clear" w:color="000000" w:fill="FFFFFF"/>
            <w:vAlign w:val="center"/>
          </w:tcPr>
          <w:p w:rsidR="00DC1E63" w:rsidRPr="00A5746B" w:rsidRDefault="00DC1E63" w:rsidP="00A662B4">
            <w:pPr>
              <w:jc w:val="center"/>
              <w:rPr>
                <w:sz w:val="22"/>
              </w:rPr>
            </w:pPr>
          </w:p>
        </w:tc>
        <w:tc>
          <w:tcPr>
            <w:tcW w:w="520" w:type="pct"/>
            <w:shd w:val="clear" w:color="000000" w:fill="FFFFFF"/>
            <w:vAlign w:val="center"/>
          </w:tcPr>
          <w:p w:rsidR="00DC1E63" w:rsidRPr="00A5746B" w:rsidRDefault="00DC1E63" w:rsidP="00A662B4">
            <w:pPr>
              <w:jc w:val="center"/>
              <w:rPr>
                <w:sz w:val="22"/>
              </w:rPr>
            </w:pPr>
          </w:p>
        </w:tc>
        <w:tc>
          <w:tcPr>
            <w:tcW w:w="439" w:type="pct"/>
            <w:shd w:val="clear" w:color="000000" w:fill="FFFFFF"/>
            <w:vAlign w:val="center"/>
          </w:tcPr>
          <w:p w:rsidR="00DC1E63" w:rsidRPr="00A5746B" w:rsidRDefault="00DC1E63" w:rsidP="00A662B4">
            <w:pPr>
              <w:jc w:val="center"/>
              <w:rPr>
                <w:sz w:val="22"/>
              </w:rPr>
            </w:pPr>
          </w:p>
        </w:tc>
        <w:tc>
          <w:tcPr>
            <w:tcW w:w="504" w:type="pct"/>
            <w:shd w:val="clear" w:color="000000" w:fill="FFFFFF"/>
            <w:vAlign w:val="center"/>
          </w:tcPr>
          <w:p w:rsidR="00DC1E63" w:rsidRPr="00A5746B" w:rsidRDefault="00DC1E63" w:rsidP="00A662B4">
            <w:pPr>
              <w:jc w:val="center"/>
              <w:rPr>
                <w:sz w:val="22"/>
              </w:rPr>
            </w:pPr>
          </w:p>
        </w:tc>
        <w:tc>
          <w:tcPr>
            <w:tcW w:w="343" w:type="pct"/>
            <w:shd w:val="clear" w:color="000000" w:fill="FFFFFF"/>
            <w:vAlign w:val="center"/>
          </w:tcPr>
          <w:p w:rsidR="00DC1E63" w:rsidRPr="00A5746B" w:rsidRDefault="00DC1E63" w:rsidP="00A662B4">
            <w:pPr>
              <w:jc w:val="center"/>
              <w:rPr>
                <w:sz w:val="22"/>
              </w:rPr>
            </w:pPr>
            <w:r w:rsidRPr="00A5746B">
              <w:rPr>
                <w:sz w:val="22"/>
              </w:rPr>
              <w:t>134,4</w:t>
            </w:r>
          </w:p>
        </w:tc>
        <w:tc>
          <w:tcPr>
            <w:tcW w:w="458" w:type="pct"/>
            <w:shd w:val="clear" w:color="000000" w:fill="FFFFFF"/>
            <w:vAlign w:val="center"/>
          </w:tcPr>
          <w:p w:rsidR="00DC1E63" w:rsidRPr="00A5746B" w:rsidRDefault="00DC1E63" w:rsidP="00A662B4">
            <w:pPr>
              <w:jc w:val="center"/>
              <w:rPr>
                <w:sz w:val="22"/>
              </w:rPr>
            </w:pPr>
          </w:p>
        </w:tc>
      </w:tr>
      <w:tr w:rsidR="00DC1E63" w:rsidRPr="00A5746B" w:rsidTr="00A662B4">
        <w:trPr>
          <w:cantSplit/>
        </w:trPr>
        <w:tc>
          <w:tcPr>
            <w:tcW w:w="225" w:type="pct"/>
            <w:shd w:val="clear" w:color="000000" w:fill="FFFFFF"/>
            <w:vAlign w:val="center"/>
          </w:tcPr>
          <w:p w:rsidR="00DC1E63" w:rsidRPr="00A5746B" w:rsidRDefault="00DC1E63" w:rsidP="00A662B4">
            <w:pPr>
              <w:jc w:val="center"/>
              <w:rPr>
                <w:rFonts w:eastAsia="Times New Roman"/>
                <w:sz w:val="22"/>
                <w:lang w:eastAsia="ru-RU"/>
              </w:rPr>
            </w:pPr>
          </w:p>
        </w:tc>
        <w:tc>
          <w:tcPr>
            <w:tcW w:w="1513" w:type="pct"/>
            <w:shd w:val="clear" w:color="000000" w:fill="FFFFFF"/>
            <w:vAlign w:val="center"/>
          </w:tcPr>
          <w:p w:rsidR="00DC1E63" w:rsidRPr="00A5746B" w:rsidRDefault="00DC1E63" w:rsidP="00A662B4">
            <w:pPr>
              <w:ind w:firstLineChars="100" w:firstLine="220"/>
              <w:rPr>
                <w:iCs/>
                <w:sz w:val="22"/>
              </w:rPr>
            </w:pPr>
            <w:r w:rsidRPr="00A5746B">
              <w:rPr>
                <w:iCs/>
                <w:sz w:val="22"/>
              </w:rPr>
              <w:t>Строительство тепловой сети для подкл</w:t>
            </w:r>
            <w:r w:rsidRPr="00A5746B">
              <w:rPr>
                <w:iCs/>
                <w:sz w:val="22"/>
              </w:rPr>
              <w:t>ю</w:t>
            </w:r>
            <w:r w:rsidRPr="00A5746B">
              <w:rPr>
                <w:iCs/>
                <w:sz w:val="22"/>
              </w:rPr>
              <w:t>чения жилого дома (п. Пудем, ул. Энгельса, 32)</w:t>
            </w:r>
          </w:p>
        </w:tc>
        <w:tc>
          <w:tcPr>
            <w:tcW w:w="519" w:type="pct"/>
            <w:shd w:val="clear" w:color="000000" w:fill="FFFFFF"/>
            <w:vAlign w:val="center"/>
          </w:tcPr>
          <w:p w:rsidR="00DC1E63" w:rsidRPr="00A5746B" w:rsidRDefault="00DC1E63" w:rsidP="00A662B4">
            <w:pPr>
              <w:jc w:val="center"/>
              <w:rPr>
                <w:sz w:val="22"/>
              </w:rPr>
            </w:pPr>
            <w:r w:rsidRPr="00A5746B">
              <w:rPr>
                <w:sz w:val="22"/>
              </w:rPr>
              <w:t>302,4</w:t>
            </w:r>
          </w:p>
        </w:tc>
        <w:tc>
          <w:tcPr>
            <w:tcW w:w="479" w:type="pct"/>
            <w:shd w:val="clear" w:color="000000" w:fill="FFFFFF"/>
            <w:vAlign w:val="center"/>
          </w:tcPr>
          <w:p w:rsidR="00DC1E63" w:rsidRPr="00A5746B" w:rsidRDefault="00DC1E63" w:rsidP="00A662B4">
            <w:pPr>
              <w:jc w:val="center"/>
              <w:rPr>
                <w:sz w:val="22"/>
              </w:rPr>
            </w:pPr>
          </w:p>
        </w:tc>
        <w:tc>
          <w:tcPr>
            <w:tcW w:w="520" w:type="pct"/>
            <w:shd w:val="clear" w:color="000000" w:fill="FFFFFF"/>
            <w:vAlign w:val="center"/>
          </w:tcPr>
          <w:p w:rsidR="00DC1E63" w:rsidRPr="00A5746B" w:rsidRDefault="00DC1E63" w:rsidP="00A662B4">
            <w:pPr>
              <w:jc w:val="center"/>
              <w:rPr>
                <w:sz w:val="22"/>
              </w:rPr>
            </w:pPr>
          </w:p>
        </w:tc>
        <w:tc>
          <w:tcPr>
            <w:tcW w:w="439" w:type="pct"/>
            <w:shd w:val="clear" w:color="000000" w:fill="FFFFFF"/>
            <w:vAlign w:val="center"/>
          </w:tcPr>
          <w:p w:rsidR="00DC1E63" w:rsidRPr="00A5746B" w:rsidRDefault="00DC1E63" w:rsidP="00A662B4">
            <w:pPr>
              <w:jc w:val="center"/>
              <w:rPr>
                <w:sz w:val="22"/>
              </w:rPr>
            </w:pPr>
          </w:p>
        </w:tc>
        <w:tc>
          <w:tcPr>
            <w:tcW w:w="504" w:type="pct"/>
            <w:shd w:val="clear" w:color="000000" w:fill="FFFFFF"/>
            <w:vAlign w:val="center"/>
          </w:tcPr>
          <w:p w:rsidR="00DC1E63" w:rsidRPr="00A5746B" w:rsidRDefault="00DC1E63" w:rsidP="00A662B4">
            <w:pPr>
              <w:jc w:val="center"/>
              <w:rPr>
                <w:sz w:val="22"/>
              </w:rPr>
            </w:pPr>
          </w:p>
        </w:tc>
        <w:tc>
          <w:tcPr>
            <w:tcW w:w="343" w:type="pct"/>
            <w:shd w:val="clear" w:color="000000" w:fill="FFFFFF"/>
            <w:vAlign w:val="center"/>
          </w:tcPr>
          <w:p w:rsidR="00DC1E63" w:rsidRPr="00A5746B" w:rsidRDefault="00DC1E63" w:rsidP="00A662B4">
            <w:pPr>
              <w:jc w:val="center"/>
              <w:rPr>
                <w:sz w:val="22"/>
              </w:rPr>
            </w:pPr>
            <w:r w:rsidRPr="00A5746B">
              <w:rPr>
                <w:sz w:val="22"/>
              </w:rPr>
              <w:t>302,4</w:t>
            </w:r>
          </w:p>
        </w:tc>
        <w:tc>
          <w:tcPr>
            <w:tcW w:w="458" w:type="pct"/>
            <w:shd w:val="clear" w:color="000000" w:fill="FFFFFF"/>
            <w:vAlign w:val="center"/>
          </w:tcPr>
          <w:p w:rsidR="00DC1E63" w:rsidRPr="00A5746B" w:rsidRDefault="00DC1E63" w:rsidP="00A662B4">
            <w:pPr>
              <w:jc w:val="center"/>
              <w:rPr>
                <w:sz w:val="22"/>
              </w:rPr>
            </w:pPr>
          </w:p>
        </w:tc>
      </w:tr>
      <w:tr w:rsidR="00DC1E63" w:rsidRPr="00A5746B" w:rsidTr="00A662B4">
        <w:trPr>
          <w:cantSplit/>
        </w:trPr>
        <w:tc>
          <w:tcPr>
            <w:tcW w:w="225" w:type="pct"/>
            <w:shd w:val="clear" w:color="000000" w:fill="FFFFFF"/>
            <w:vAlign w:val="center"/>
          </w:tcPr>
          <w:p w:rsidR="00DC1E63" w:rsidRPr="00A5746B" w:rsidRDefault="00DC1E63" w:rsidP="00A662B4">
            <w:pPr>
              <w:jc w:val="center"/>
              <w:rPr>
                <w:rFonts w:eastAsia="Times New Roman"/>
                <w:sz w:val="22"/>
                <w:lang w:eastAsia="ru-RU"/>
              </w:rPr>
            </w:pPr>
            <w:r w:rsidRPr="00A5746B">
              <w:rPr>
                <w:rFonts w:eastAsia="Times New Roman"/>
                <w:sz w:val="22"/>
                <w:lang w:eastAsia="ru-RU"/>
              </w:rPr>
              <w:t>2.2</w:t>
            </w:r>
          </w:p>
        </w:tc>
        <w:tc>
          <w:tcPr>
            <w:tcW w:w="1513" w:type="pct"/>
            <w:shd w:val="clear" w:color="000000" w:fill="FFFFFF"/>
            <w:vAlign w:val="center"/>
          </w:tcPr>
          <w:p w:rsidR="00DC1E63" w:rsidRPr="00A5746B" w:rsidRDefault="00DC1E63" w:rsidP="00A662B4">
            <w:pPr>
              <w:rPr>
                <w:sz w:val="22"/>
              </w:rPr>
            </w:pPr>
            <w:r w:rsidRPr="00A5746B">
              <w:rPr>
                <w:sz w:val="22"/>
              </w:rPr>
              <w:t>Зона действия ООО «Удмуртская Тепл</w:t>
            </w:r>
            <w:r w:rsidRPr="00A5746B">
              <w:rPr>
                <w:sz w:val="22"/>
              </w:rPr>
              <w:t>о</w:t>
            </w:r>
            <w:r w:rsidRPr="00A5746B">
              <w:rPr>
                <w:sz w:val="22"/>
              </w:rPr>
              <w:t>снабжающая Компания»</w:t>
            </w:r>
          </w:p>
        </w:tc>
        <w:tc>
          <w:tcPr>
            <w:tcW w:w="519" w:type="pct"/>
            <w:shd w:val="clear" w:color="000000" w:fill="FFFFFF"/>
            <w:vAlign w:val="center"/>
          </w:tcPr>
          <w:p w:rsidR="00DC1E63" w:rsidRPr="00A5746B" w:rsidRDefault="00DC1E63" w:rsidP="00A662B4">
            <w:pPr>
              <w:jc w:val="center"/>
              <w:rPr>
                <w:sz w:val="22"/>
              </w:rPr>
            </w:pPr>
            <w:r w:rsidRPr="00A5746B">
              <w:rPr>
                <w:sz w:val="22"/>
              </w:rPr>
              <w:t>1579,2</w:t>
            </w:r>
          </w:p>
        </w:tc>
        <w:tc>
          <w:tcPr>
            <w:tcW w:w="479" w:type="pct"/>
            <w:shd w:val="clear" w:color="000000" w:fill="FFFFFF"/>
            <w:vAlign w:val="center"/>
          </w:tcPr>
          <w:p w:rsidR="00DC1E63" w:rsidRPr="00A5746B" w:rsidRDefault="00DC1E63" w:rsidP="00A662B4">
            <w:pPr>
              <w:jc w:val="center"/>
              <w:rPr>
                <w:sz w:val="22"/>
              </w:rPr>
            </w:pPr>
            <w:r w:rsidRPr="00A5746B">
              <w:rPr>
                <w:sz w:val="22"/>
              </w:rPr>
              <w:t>0</w:t>
            </w:r>
          </w:p>
        </w:tc>
        <w:tc>
          <w:tcPr>
            <w:tcW w:w="520" w:type="pct"/>
            <w:shd w:val="clear" w:color="000000" w:fill="FFFFFF"/>
            <w:vAlign w:val="center"/>
          </w:tcPr>
          <w:p w:rsidR="00DC1E63" w:rsidRPr="00A5746B" w:rsidRDefault="00DC1E63" w:rsidP="00A662B4">
            <w:pPr>
              <w:jc w:val="center"/>
              <w:rPr>
                <w:sz w:val="22"/>
              </w:rPr>
            </w:pPr>
            <w:r w:rsidRPr="00A5746B">
              <w:rPr>
                <w:sz w:val="22"/>
              </w:rPr>
              <w:t>840</w:t>
            </w:r>
          </w:p>
        </w:tc>
        <w:tc>
          <w:tcPr>
            <w:tcW w:w="439" w:type="pct"/>
            <w:shd w:val="clear" w:color="000000" w:fill="FFFFFF"/>
            <w:vAlign w:val="center"/>
          </w:tcPr>
          <w:p w:rsidR="00DC1E63" w:rsidRPr="00A5746B" w:rsidRDefault="00DC1E63" w:rsidP="00A662B4">
            <w:pPr>
              <w:jc w:val="center"/>
              <w:rPr>
                <w:sz w:val="22"/>
              </w:rPr>
            </w:pPr>
            <w:r w:rsidRPr="00A5746B">
              <w:rPr>
                <w:sz w:val="22"/>
              </w:rPr>
              <w:t>168</w:t>
            </w:r>
          </w:p>
        </w:tc>
        <w:tc>
          <w:tcPr>
            <w:tcW w:w="504" w:type="pct"/>
            <w:shd w:val="clear" w:color="000000" w:fill="FFFFFF"/>
            <w:vAlign w:val="center"/>
          </w:tcPr>
          <w:p w:rsidR="00DC1E63" w:rsidRPr="00A5746B" w:rsidRDefault="00DC1E63" w:rsidP="00A662B4">
            <w:pPr>
              <w:jc w:val="center"/>
              <w:rPr>
                <w:sz w:val="22"/>
              </w:rPr>
            </w:pPr>
            <w:r w:rsidRPr="00A5746B">
              <w:rPr>
                <w:sz w:val="22"/>
              </w:rPr>
              <w:t>0</w:t>
            </w:r>
          </w:p>
        </w:tc>
        <w:tc>
          <w:tcPr>
            <w:tcW w:w="343" w:type="pct"/>
            <w:shd w:val="clear" w:color="000000" w:fill="FFFFFF"/>
            <w:vAlign w:val="center"/>
          </w:tcPr>
          <w:p w:rsidR="00DC1E63" w:rsidRPr="00A5746B" w:rsidRDefault="00DC1E63" w:rsidP="00A662B4">
            <w:pPr>
              <w:jc w:val="center"/>
              <w:rPr>
                <w:sz w:val="22"/>
              </w:rPr>
            </w:pPr>
            <w:r w:rsidRPr="00A5746B">
              <w:rPr>
                <w:sz w:val="22"/>
              </w:rPr>
              <w:t>0</w:t>
            </w:r>
          </w:p>
        </w:tc>
        <w:tc>
          <w:tcPr>
            <w:tcW w:w="458" w:type="pct"/>
            <w:shd w:val="clear" w:color="000000" w:fill="FFFFFF"/>
            <w:vAlign w:val="center"/>
          </w:tcPr>
          <w:p w:rsidR="00DC1E63" w:rsidRPr="00A5746B" w:rsidRDefault="00DC1E63" w:rsidP="00A662B4">
            <w:pPr>
              <w:jc w:val="center"/>
              <w:rPr>
                <w:sz w:val="22"/>
              </w:rPr>
            </w:pPr>
            <w:r w:rsidRPr="00A5746B">
              <w:rPr>
                <w:sz w:val="22"/>
              </w:rPr>
              <w:t>571,2</w:t>
            </w:r>
          </w:p>
        </w:tc>
      </w:tr>
      <w:tr w:rsidR="00DC1E63" w:rsidRPr="00A5746B" w:rsidTr="00A662B4">
        <w:trPr>
          <w:cantSplit/>
        </w:trPr>
        <w:tc>
          <w:tcPr>
            <w:tcW w:w="225" w:type="pct"/>
            <w:shd w:val="clear" w:color="000000" w:fill="FFFFFF"/>
            <w:vAlign w:val="center"/>
          </w:tcPr>
          <w:p w:rsidR="00DC1E63" w:rsidRPr="00A5746B" w:rsidRDefault="00DC1E63" w:rsidP="00A662B4">
            <w:pPr>
              <w:jc w:val="center"/>
              <w:rPr>
                <w:rFonts w:eastAsia="Times New Roman"/>
                <w:sz w:val="22"/>
                <w:lang w:eastAsia="ru-RU"/>
              </w:rPr>
            </w:pPr>
          </w:p>
        </w:tc>
        <w:tc>
          <w:tcPr>
            <w:tcW w:w="1513" w:type="pct"/>
            <w:shd w:val="clear" w:color="000000" w:fill="FFFFFF"/>
            <w:vAlign w:val="center"/>
          </w:tcPr>
          <w:p w:rsidR="00DC1E63" w:rsidRPr="00A5746B" w:rsidRDefault="00DC1E63" w:rsidP="00A662B4">
            <w:pPr>
              <w:ind w:firstLineChars="100" w:firstLine="220"/>
              <w:rPr>
                <w:iCs/>
                <w:sz w:val="22"/>
              </w:rPr>
            </w:pPr>
            <w:r w:rsidRPr="00A5746B">
              <w:rPr>
                <w:iCs/>
                <w:sz w:val="22"/>
              </w:rPr>
              <w:t>Строительство тепловой сети для подкл</w:t>
            </w:r>
            <w:r w:rsidRPr="00A5746B">
              <w:rPr>
                <w:iCs/>
                <w:sz w:val="22"/>
              </w:rPr>
              <w:t>ю</w:t>
            </w:r>
            <w:r w:rsidRPr="00A5746B">
              <w:rPr>
                <w:iCs/>
                <w:sz w:val="22"/>
              </w:rPr>
              <w:t>чения здания новой детской школы искусств</w:t>
            </w:r>
          </w:p>
        </w:tc>
        <w:tc>
          <w:tcPr>
            <w:tcW w:w="519" w:type="pct"/>
            <w:shd w:val="clear" w:color="000000" w:fill="FFFFFF"/>
            <w:vAlign w:val="center"/>
          </w:tcPr>
          <w:p w:rsidR="00DC1E63" w:rsidRPr="00A5746B" w:rsidRDefault="00DC1E63" w:rsidP="00A662B4">
            <w:pPr>
              <w:jc w:val="center"/>
              <w:rPr>
                <w:sz w:val="22"/>
              </w:rPr>
            </w:pPr>
            <w:r w:rsidRPr="00A5746B">
              <w:rPr>
                <w:sz w:val="22"/>
              </w:rPr>
              <w:t>604,8</w:t>
            </w:r>
          </w:p>
        </w:tc>
        <w:tc>
          <w:tcPr>
            <w:tcW w:w="479" w:type="pct"/>
            <w:shd w:val="clear" w:color="000000" w:fill="FFFFFF"/>
            <w:vAlign w:val="center"/>
          </w:tcPr>
          <w:p w:rsidR="00DC1E63" w:rsidRPr="00A5746B" w:rsidRDefault="00DC1E63" w:rsidP="00A662B4">
            <w:pPr>
              <w:jc w:val="center"/>
              <w:rPr>
                <w:sz w:val="22"/>
              </w:rPr>
            </w:pPr>
          </w:p>
        </w:tc>
        <w:tc>
          <w:tcPr>
            <w:tcW w:w="520" w:type="pct"/>
            <w:shd w:val="clear" w:color="000000" w:fill="FFFFFF"/>
            <w:vAlign w:val="center"/>
          </w:tcPr>
          <w:p w:rsidR="00DC1E63" w:rsidRPr="00A5746B" w:rsidRDefault="00DC1E63" w:rsidP="00A662B4">
            <w:pPr>
              <w:jc w:val="center"/>
              <w:rPr>
                <w:sz w:val="22"/>
              </w:rPr>
            </w:pPr>
            <w:r w:rsidRPr="00A5746B">
              <w:rPr>
                <w:sz w:val="22"/>
              </w:rPr>
              <w:t>604,8</w:t>
            </w:r>
          </w:p>
        </w:tc>
        <w:tc>
          <w:tcPr>
            <w:tcW w:w="439" w:type="pct"/>
            <w:shd w:val="clear" w:color="000000" w:fill="FFFFFF"/>
            <w:vAlign w:val="center"/>
          </w:tcPr>
          <w:p w:rsidR="00DC1E63" w:rsidRPr="00A5746B" w:rsidRDefault="00DC1E63" w:rsidP="00A662B4">
            <w:pPr>
              <w:jc w:val="center"/>
              <w:rPr>
                <w:sz w:val="22"/>
              </w:rPr>
            </w:pPr>
          </w:p>
        </w:tc>
        <w:tc>
          <w:tcPr>
            <w:tcW w:w="504" w:type="pct"/>
            <w:shd w:val="clear" w:color="000000" w:fill="FFFFFF"/>
            <w:vAlign w:val="center"/>
          </w:tcPr>
          <w:p w:rsidR="00DC1E63" w:rsidRPr="00A5746B" w:rsidRDefault="00DC1E63" w:rsidP="00A662B4">
            <w:pPr>
              <w:jc w:val="center"/>
              <w:rPr>
                <w:sz w:val="22"/>
              </w:rPr>
            </w:pPr>
          </w:p>
        </w:tc>
        <w:tc>
          <w:tcPr>
            <w:tcW w:w="343" w:type="pct"/>
            <w:shd w:val="clear" w:color="000000" w:fill="FFFFFF"/>
            <w:vAlign w:val="center"/>
          </w:tcPr>
          <w:p w:rsidR="00DC1E63" w:rsidRPr="00A5746B" w:rsidRDefault="00DC1E63" w:rsidP="00A662B4">
            <w:pPr>
              <w:jc w:val="center"/>
              <w:rPr>
                <w:sz w:val="22"/>
              </w:rPr>
            </w:pPr>
          </w:p>
        </w:tc>
        <w:tc>
          <w:tcPr>
            <w:tcW w:w="458" w:type="pct"/>
            <w:shd w:val="clear" w:color="000000" w:fill="FFFFFF"/>
            <w:vAlign w:val="center"/>
          </w:tcPr>
          <w:p w:rsidR="00DC1E63" w:rsidRPr="00A5746B" w:rsidRDefault="00DC1E63" w:rsidP="00A662B4">
            <w:pPr>
              <w:jc w:val="center"/>
              <w:rPr>
                <w:sz w:val="22"/>
              </w:rPr>
            </w:pPr>
          </w:p>
        </w:tc>
      </w:tr>
      <w:tr w:rsidR="00DC1E63" w:rsidRPr="00A5746B" w:rsidTr="00A662B4">
        <w:trPr>
          <w:cantSplit/>
        </w:trPr>
        <w:tc>
          <w:tcPr>
            <w:tcW w:w="225" w:type="pct"/>
            <w:shd w:val="clear" w:color="000000" w:fill="FFFFFF"/>
            <w:vAlign w:val="center"/>
          </w:tcPr>
          <w:p w:rsidR="00DC1E63" w:rsidRPr="00A5746B" w:rsidRDefault="00DC1E63" w:rsidP="00A662B4">
            <w:pPr>
              <w:jc w:val="center"/>
              <w:rPr>
                <w:rFonts w:eastAsia="Times New Roman"/>
                <w:sz w:val="22"/>
                <w:lang w:eastAsia="ru-RU"/>
              </w:rPr>
            </w:pPr>
          </w:p>
        </w:tc>
        <w:tc>
          <w:tcPr>
            <w:tcW w:w="1513" w:type="pct"/>
            <w:shd w:val="clear" w:color="000000" w:fill="FFFFFF"/>
            <w:vAlign w:val="center"/>
          </w:tcPr>
          <w:p w:rsidR="00DC1E63" w:rsidRPr="00A5746B" w:rsidRDefault="00DC1E63" w:rsidP="00A662B4">
            <w:pPr>
              <w:ind w:firstLineChars="100" w:firstLine="220"/>
              <w:rPr>
                <w:iCs/>
                <w:sz w:val="22"/>
              </w:rPr>
            </w:pPr>
            <w:r w:rsidRPr="00A5746B">
              <w:rPr>
                <w:iCs/>
                <w:sz w:val="22"/>
              </w:rPr>
              <w:t>Строительство тепловой сети для подкл</w:t>
            </w:r>
            <w:r w:rsidRPr="00A5746B">
              <w:rPr>
                <w:iCs/>
                <w:sz w:val="22"/>
              </w:rPr>
              <w:t>ю</w:t>
            </w:r>
            <w:r w:rsidRPr="00A5746B">
              <w:rPr>
                <w:iCs/>
                <w:sz w:val="22"/>
              </w:rPr>
              <w:t>чения Административного здания (п. Яр, ул. Советская, 44)</w:t>
            </w:r>
          </w:p>
        </w:tc>
        <w:tc>
          <w:tcPr>
            <w:tcW w:w="519" w:type="pct"/>
            <w:shd w:val="clear" w:color="000000" w:fill="FFFFFF"/>
            <w:vAlign w:val="center"/>
          </w:tcPr>
          <w:p w:rsidR="00DC1E63" w:rsidRPr="00A5746B" w:rsidRDefault="00DC1E63" w:rsidP="00A662B4">
            <w:pPr>
              <w:jc w:val="center"/>
              <w:rPr>
                <w:sz w:val="22"/>
              </w:rPr>
            </w:pPr>
            <w:r w:rsidRPr="00A5746B">
              <w:rPr>
                <w:sz w:val="22"/>
              </w:rPr>
              <w:t>235,2</w:t>
            </w:r>
          </w:p>
        </w:tc>
        <w:tc>
          <w:tcPr>
            <w:tcW w:w="479" w:type="pct"/>
            <w:shd w:val="clear" w:color="000000" w:fill="FFFFFF"/>
            <w:vAlign w:val="center"/>
          </w:tcPr>
          <w:p w:rsidR="00DC1E63" w:rsidRPr="00A5746B" w:rsidRDefault="00DC1E63" w:rsidP="00A662B4">
            <w:pPr>
              <w:jc w:val="center"/>
              <w:rPr>
                <w:sz w:val="22"/>
              </w:rPr>
            </w:pPr>
          </w:p>
        </w:tc>
        <w:tc>
          <w:tcPr>
            <w:tcW w:w="520" w:type="pct"/>
            <w:shd w:val="clear" w:color="000000" w:fill="FFFFFF"/>
            <w:vAlign w:val="center"/>
          </w:tcPr>
          <w:p w:rsidR="00DC1E63" w:rsidRPr="00A5746B" w:rsidRDefault="00DC1E63" w:rsidP="00A662B4">
            <w:pPr>
              <w:jc w:val="center"/>
              <w:rPr>
                <w:sz w:val="22"/>
              </w:rPr>
            </w:pPr>
            <w:r w:rsidRPr="00A5746B">
              <w:rPr>
                <w:sz w:val="22"/>
              </w:rPr>
              <w:t>235,2</w:t>
            </w:r>
          </w:p>
        </w:tc>
        <w:tc>
          <w:tcPr>
            <w:tcW w:w="439" w:type="pct"/>
            <w:shd w:val="clear" w:color="000000" w:fill="FFFFFF"/>
            <w:vAlign w:val="center"/>
          </w:tcPr>
          <w:p w:rsidR="00DC1E63" w:rsidRPr="00A5746B" w:rsidRDefault="00DC1E63" w:rsidP="00A662B4">
            <w:pPr>
              <w:jc w:val="center"/>
              <w:rPr>
                <w:sz w:val="22"/>
              </w:rPr>
            </w:pPr>
          </w:p>
        </w:tc>
        <w:tc>
          <w:tcPr>
            <w:tcW w:w="504" w:type="pct"/>
            <w:shd w:val="clear" w:color="000000" w:fill="FFFFFF"/>
            <w:vAlign w:val="center"/>
          </w:tcPr>
          <w:p w:rsidR="00DC1E63" w:rsidRPr="00A5746B" w:rsidRDefault="00DC1E63" w:rsidP="00A662B4">
            <w:pPr>
              <w:jc w:val="center"/>
              <w:rPr>
                <w:sz w:val="22"/>
              </w:rPr>
            </w:pPr>
          </w:p>
        </w:tc>
        <w:tc>
          <w:tcPr>
            <w:tcW w:w="343" w:type="pct"/>
            <w:shd w:val="clear" w:color="000000" w:fill="FFFFFF"/>
            <w:vAlign w:val="center"/>
          </w:tcPr>
          <w:p w:rsidR="00DC1E63" w:rsidRPr="00A5746B" w:rsidRDefault="00DC1E63" w:rsidP="00A662B4">
            <w:pPr>
              <w:jc w:val="center"/>
              <w:rPr>
                <w:sz w:val="22"/>
              </w:rPr>
            </w:pPr>
          </w:p>
        </w:tc>
        <w:tc>
          <w:tcPr>
            <w:tcW w:w="458" w:type="pct"/>
            <w:shd w:val="clear" w:color="000000" w:fill="FFFFFF"/>
            <w:vAlign w:val="center"/>
          </w:tcPr>
          <w:p w:rsidR="00DC1E63" w:rsidRPr="00A5746B" w:rsidRDefault="00DC1E63" w:rsidP="00A662B4">
            <w:pPr>
              <w:jc w:val="center"/>
              <w:rPr>
                <w:sz w:val="22"/>
              </w:rPr>
            </w:pPr>
          </w:p>
        </w:tc>
      </w:tr>
      <w:tr w:rsidR="00DC1E63" w:rsidRPr="00A5746B" w:rsidTr="00A662B4">
        <w:trPr>
          <w:cantSplit/>
        </w:trPr>
        <w:tc>
          <w:tcPr>
            <w:tcW w:w="225" w:type="pct"/>
            <w:shd w:val="clear" w:color="000000" w:fill="FFFFFF"/>
            <w:vAlign w:val="center"/>
          </w:tcPr>
          <w:p w:rsidR="00DC1E63" w:rsidRPr="00A5746B" w:rsidRDefault="00DC1E63" w:rsidP="00A662B4">
            <w:pPr>
              <w:jc w:val="center"/>
              <w:rPr>
                <w:rFonts w:eastAsia="Times New Roman"/>
                <w:sz w:val="22"/>
                <w:lang w:eastAsia="ru-RU"/>
              </w:rPr>
            </w:pPr>
          </w:p>
        </w:tc>
        <w:tc>
          <w:tcPr>
            <w:tcW w:w="1513" w:type="pct"/>
            <w:shd w:val="clear" w:color="000000" w:fill="FFFFFF"/>
            <w:vAlign w:val="center"/>
          </w:tcPr>
          <w:p w:rsidR="00DC1E63" w:rsidRPr="00A5746B" w:rsidRDefault="00DC1E63" w:rsidP="00A662B4">
            <w:pPr>
              <w:ind w:firstLineChars="100" w:firstLine="220"/>
              <w:rPr>
                <w:iCs/>
                <w:sz w:val="22"/>
              </w:rPr>
            </w:pPr>
            <w:r w:rsidRPr="00A5746B">
              <w:rPr>
                <w:iCs/>
                <w:sz w:val="22"/>
              </w:rPr>
              <w:t>Строительство тепловой сети для подкл</w:t>
            </w:r>
            <w:r w:rsidRPr="00A5746B">
              <w:rPr>
                <w:iCs/>
                <w:sz w:val="22"/>
              </w:rPr>
              <w:t>ю</w:t>
            </w:r>
            <w:r w:rsidRPr="00A5746B">
              <w:rPr>
                <w:iCs/>
                <w:sz w:val="22"/>
              </w:rPr>
              <w:t>чения Административного здание (п. Пудем)</w:t>
            </w:r>
          </w:p>
        </w:tc>
        <w:tc>
          <w:tcPr>
            <w:tcW w:w="519" w:type="pct"/>
            <w:shd w:val="clear" w:color="000000" w:fill="FFFFFF"/>
            <w:vAlign w:val="center"/>
          </w:tcPr>
          <w:p w:rsidR="00DC1E63" w:rsidRPr="00A5746B" w:rsidRDefault="00DC1E63" w:rsidP="00A662B4">
            <w:pPr>
              <w:jc w:val="center"/>
              <w:rPr>
                <w:sz w:val="22"/>
              </w:rPr>
            </w:pPr>
            <w:r w:rsidRPr="00A5746B">
              <w:rPr>
                <w:sz w:val="22"/>
              </w:rPr>
              <w:t>168</w:t>
            </w:r>
          </w:p>
        </w:tc>
        <w:tc>
          <w:tcPr>
            <w:tcW w:w="479" w:type="pct"/>
            <w:shd w:val="clear" w:color="000000" w:fill="FFFFFF"/>
            <w:vAlign w:val="center"/>
          </w:tcPr>
          <w:p w:rsidR="00DC1E63" w:rsidRPr="00A5746B" w:rsidRDefault="00DC1E63" w:rsidP="00A662B4">
            <w:pPr>
              <w:jc w:val="center"/>
              <w:rPr>
                <w:sz w:val="22"/>
              </w:rPr>
            </w:pPr>
          </w:p>
        </w:tc>
        <w:tc>
          <w:tcPr>
            <w:tcW w:w="520" w:type="pct"/>
            <w:shd w:val="clear" w:color="000000" w:fill="FFFFFF"/>
            <w:vAlign w:val="center"/>
          </w:tcPr>
          <w:p w:rsidR="00DC1E63" w:rsidRPr="00A5746B" w:rsidRDefault="00DC1E63" w:rsidP="00A662B4">
            <w:pPr>
              <w:jc w:val="center"/>
              <w:rPr>
                <w:sz w:val="22"/>
              </w:rPr>
            </w:pPr>
          </w:p>
        </w:tc>
        <w:tc>
          <w:tcPr>
            <w:tcW w:w="439" w:type="pct"/>
            <w:shd w:val="clear" w:color="000000" w:fill="FFFFFF"/>
            <w:vAlign w:val="center"/>
          </w:tcPr>
          <w:p w:rsidR="00DC1E63" w:rsidRPr="00A5746B" w:rsidRDefault="00DC1E63" w:rsidP="00A662B4">
            <w:pPr>
              <w:jc w:val="center"/>
              <w:rPr>
                <w:sz w:val="22"/>
              </w:rPr>
            </w:pPr>
            <w:r w:rsidRPr="00A5746B">
              <w:rPr>
                <w:sz w:val="22"/>
              </w:rPr>
              <w:t>168</w:t>
            </w:r>
          </w:p>
        </w:tc>
        <w:tc>
          <w:tcPr>
            <w:tcW w:w="504" w:type="pct"/>
            <w:shd w:val="clear" w:color="000000" w:fill="FFFFFF"/>
            <w:vAlign w:val="center"/>
          </w:tcPr>
          <w:p w:rsidR="00DC1E63" w:rsidRPr="00A5746B" w:rsidRDefault="00DC1E63" w:rsidP="00A662B4">
            <w:pPr>
              <w:jc w:val="center"/>
              <w:rPr>
                <w:sz w:val="22"/>
              </w:rPr>
            </w:pPr>
          </w:p>
        </w:tc>
        <w:tc>
          <w:tcPr>
            <w:tcW w:w="343" w:type="pct"/>
            <w:shd w:val="clear" w:color="000000" w:fill="FFFFFF"/>
            <w:vAlign w:val="center"/>
          </w:tcPr>
          <w:p w:rsidR="00DC1E63" w:rsidRPr="00A5746B" w:rsidRDefault="00DC1E63" w:rsidP="00A662B4">
            <w:pPr>
              <w:jc w:val="center"/>
              <w:rPr>
                <w:sz w:val="22"/>
              </w:rPr>
            </w:pPr>
          </w:p>
        </w:tc>
        <w:tc>
          <w:tcPr>
            <w:tcW w:w="458" w:type="pct"/>
            <w:shd w:val="clear" w:color="000000" w:fill="FFFFFF"/>
            <w:vAlign w:val="center"/>
          </w:tcPr>
          <w:p w:rsidR="00DC1E63" w:rsidRPr="00A5746B" w:rsidRDefault="00DC1E63" w:rsidP="00A662B4">
            <w:pPr>
              <w:jc w:val="center"/>
              <w:rPr>
                <w:sz w:val="22"/>
              </w:rPr>
            </w:pPr>
          </w:p>
        </w:tc>
      </w:tr>
      <w:tr w:rsidR="00DC1E63" w:rsidRPr="00A5746B" w:rsidTr="00A662B4">
        <w:trPr>
          <w:cantSplit/>
        </w:trPr>
        <w:tc>
          <w:tcPr>
            <w:tcW w:w="225" w:type="pct"/>
            <w:shd w:val="clear" w:color="000000" w:fill="FFFFFF"/>
            <w:vAlign w:val="center"/>
          </w:tcPr>
          <w:p w:rsidR="00DC1E63" w:rsidRPr="00A5746B" w:rsidRDefault="00DC1E63" w:rsidP="00A662B4">
            <w:pPr>
              <w:jc w:val="center"/>
              <w:rPr>
                <w:rFonts w:eastAsia="Times New Roman"/>
                <w:sz w:val="22"/>
                <w:lang w:eastAsia="ru-RU"/>
              </w:rPr>
            </w:pPr>
          </w:p>
        </w:tc>
        <w:tc>
          <w:tcPr>
            <w:tcW w:w="1513" w:type="pct"/>
            <w:shd w:val="clear" w:color="000000" w:fill="FFFFFF"/>
            <w:vAlign w:val="center"/>
          </w:tcPr>
          <w:p w:rsidR="00DC1E63" w:rsidRPr="00A5746B" w:rsidRDefault="00DC1E63" w:rsidP="00A662B4">
            <w:pPr>
              <w:ind w:firstLineChars="100" w:firstLine="220"/>
              <w:rPr>
                <w:iCs/>
                <w:sz w:val="22"/>
              </w:rPr>
            </w:pPr>
            <w:r w:rsidRPr="00A5746B">
              <w:rPr>
                <w:iCs/>
                <w:sz w:val="22"/>
              </w:rPr>
              <w:t>Строительство тепловой сети для подкл</w:t>
            </w:r>
            <w:r w:rsidRPr="00A5746B">
              <w:rPr>
                <w:iCs/>
                <w:sz w:val="22"/>
              </w:rPr>
              <w:t>ю</w:t>
            </w:r>
            <w:r w:rsidRPr="00A5746B">
              <w:rPr>
                <w:iCs/>
                <w:sz w:val="22"/>
              </w:rPr>
              <w:t>чения Магазина (д. Бачумово)</w:t>
            </w:r>
          </w:p>
        </w:tc>
        <w:tc>
          <w:tcPr>
            <w:tcW w:w="519" w:type="pct"/>
            <w:shd w:val="clear" w:color="000000" w:fill="FFFFFF"/>
            <w:vAlign w:val="center"/>
          </w:tcPr>
          <w:p w:rsidR="00DC1E63" w:rsidRPr="00A5746B" w:rsidRDefault="00DC1E63" w:rsidP="00A662B4">
            <w:pPr>
              <w:jc w:val="center"/>
              <w:rPr>
                <w:sz w:val="22"/>
              </w:rPr>
            </w:pPr>
            <w:r w:rsidRPr="00A5746B">
              <w:rPr>
                <w:sz w:val="22"/>
              </w:rPr>
              <w:t>571,2</w:t>
            </w:r>
          </w:p>
        </w:tc>
        <w:tc>
          <w:tcPr>
            <w:tcW w:w="479" w:type="pct"/>
            <w:shd w:val="clear" w:color="000000" w:fill="FFFFFF"/>
            <w:vAlign w:val="center"/>
          </w:tcPr>
          <w:p w:rsidR="00DC1E63" w:rsidRPr="00A5746B" w:rsidRDefault="00DC1E63" w:rsidP="00A662B4">
            <w:pPr>
              <w:jc w:val="center"/>
              <w:rPr>
                <w:sz w:val="22"/>
              </w:rPr>
            </w:pPr>
          </w:p>
        </w:tc>
        <w:tc>
          <w:tcPr>
            <w:tcW w:w="520" w:type="pct"/>
            <w:shd w:val="clear" w:color="000000" w:fill="FFFFFF"/>
            <w:vAlign w:val="center"/>
          </w:tcPr>
          <w:p w:rsidR="00DC1E63" w:rsidRPr="00A5746B" w:rsidRDefault="00DC1E63" w:rsidP="00A662B4">
            <w:pPr>
              <w:jc w:val="center"/>
              <w:rPr>
                <w:sz w:val="22"/>
              </w:rPr>
            </w:pPr>
          </w:p>
        </w:tc>
        <w:tc>
          <w:tcPr>
            <w:tcW w:w="439" w:type="pct"/>
            <w:shd w:val="clear" w:color="000000" w:fill="FFFFFF"/>
            <w:vAlign w:val="center"/>
          </w:tcPr>
          <w:p w:rsidR="00DC1E63" w:rsidRPr="00A5746B" w:rsidRDefault="00DC1E63" w:rsidP="00A662B4">
            <w:pPr>
              <w:jc w:val="center"/>
              <w:rPr>
                <w:sz w:val="22"/>
              </w:rPr>
            </w:pPr>
          </w:p>
        </w:tc>
        <w:tc>
          <w:tcPr>
            <w:tcW w:w="504" w:type="pct"/>
            <w:shd w:val="clear" w:color="000000" w:fill="FFFFFF"/>
            <w:vAlign w:val="center"/>
          </w:tcPr>
          <w:p w:rsidR="00DC1E63" w:rsidRPr="00A5746B" w:rsidRDefault="00DC1E63" w:rsidP="00A662B4">
            <w:pPr>
              <w:jc w:val="center"/>
              <w:rPr>
                <w:sz w:val="22"/>
              </w:rPr>
            </w:pPr>
          </w:p>
        </w:tc>
        <w:tc>
          <w:tcPr>
            <w:tcW w:w="343" w:type="pct"/>
            <w:shd w:val="clear" w:color="000000" w:fill="FFFFFF"/>
            <w:vAlign w:val="center"/>
          </w:tcPr>
          <w:p w:rsidR="00DC1E63" w:rsidRPr="00A5746B" w:rsidRDefault="00DC1E63" w:rsidP="00A662B4">
            <w:pPr>
              <w:jc w:val="center"/>
              <w:rPr>
                <w:sz w:val="22"/>
              </w:rPr>
            </w:pPr>
          </w:p>
        </w:tc>
        <w:tc>
          <w:tcPr>
            <w:tcW w:w="458" w:type="pct"/>
            <w:shd w:val="clear" w:color="000000" w:fill="FFFFFF"/>
            <w:vAlign w:val="center"/>
          </w:tcPr>
          <w:p w:rsidR="00DC1E63" w:rsidRPr="00A5746B" w:rsidRDefault="00DC1E63" w:rsidP="00A662B4">
            <w:pPr>
              <w:jc w:val="center"/>
              <w:rPr>
                <w:sz w:val="22"/>
              </w:rPr>
            </w:pPr>
            <w:r w:rsidRPr="00A5746B">
              <w:rPr>
                <w:sz w:val="22"/>
              </w:rPr>
              <w:t>571,2</w:t>
            </w:r>
          </w:p>
        </w:tc>
      </w:tr>
      <w:tr w:rsidR="00DC1E63" w:rsidRPr="00A5746B" w:rsidTr="00A662B4">
        <w:trPr>
          <w:cantSplit/>
        </w:trPr>
        <w:tc>
          <w:tcPr>
            <w:tcW w:w="225" w:type="pct"/>
            <w:shd w:val="clear" w:color="000000" w:fill="FFFFFF"/>
            <w:vAlign w:val="center"/>
          </w:tcPr>
          <w:p w:rsidR="00DC1E63" w:rsidRPr="00A5746B" w:rsidRDefault="00DC1E63" w:rsidP="00A662B4">
            <w:pPr>
              <w:jc w:val="center"/>
              <w:rPr>
                <w:rFonts w:eastAsia="Times New Roman"/>
                <w:sz w:val="22"/>
                <w:lang w:eastAsia="ru-RU"/>
              </w:rPr>
            </w:pPr>
          </w:p>
        </w:tc>
        <w:tc>
          <w:tcPr>
            <w:tcW w:w="1513" w:type="pct"/>
            <w:shd w:val="clear" w:color="000000" w:fill="FFFFFF"/>
            <w:vAlign w:val="center"/>
          </w:tcPr>
          <w:p w:rsidR="00DC1E63" w:rsidRPr="00A5746B" w:rsidRDefault="00DC1E63" w:rsidP="00A662B4">
            <w:pPr>
              <w:rPr>
                <w:sz w:val="22"/>
              </w:rPr>
            </w:pPr>
            <w:r w:rsidRPr="00A5746B">
              <w:rPr>
                <w:sz w:val="22"/>
              </w:rPr>
              <w:t>ВСЕГО:</w:t>
            </w:r>
          </w:p>
        </w:tc>
        <w:tc>
          <w:tcPr>
            <w:tcW w:w="519" w:type="pct"/>
            <w:shd w:val="clear" w:color="000000" w:fill="FFFFFF"/>
            <w:vAlign w:val="center"/>
          </w:tcPr>
          <w:p w:rsidR="00DC1E63" w:rsidRPr="00A5746B" w:rsidRDefault="00DC1E63" w:rsidP="00A662B4">
            <w:pPr>
              <w:jc w:val="center"/>
              <w:rPr>
                <w:b/>
                <w:bCs/>
                <w:sz w:val="22"/>
              </w:rPr>
            </w:pPr>
            <w:r w:rsidRPr="00A5746B">
              <w:rPr>
                <w:b/>
                <w:bCs/>
                <w:sz w:val="22"/>
              </w:rPr>
              <w:t>53392,0</w:t>
            </w:r>
          </w:p>
        </w:tc>
        <w:tc>
          <w:tcPr>
            <w:tcW w:w="479" w:type="pct"/>
            <w:shd w:val="clear" w:color="000000" w:fill="FFFFFF"/>
            <w:vAlign w:val="center"/>
          </w:tcPr>
          <w:p w:rsidR="00DC1E63" w:rsidRPr="00A5746B" w:rsidRDefault="00DC1E63" w:rsidP="00A662B4">
            <w:pPr>
              <w:jc w:val="center"/>
              <w:rPr>
                <w:b/>
                <w:bCs/>
                <w:sz w:val="22"/>
              </w:rPr>
            </w:pPr>
            <w:r w:rsidRPr="00A5746B">
              <w:rPr>
                <w:b/>
                <w:bCs/>
                <w:sz w:val="22"/>
              </w:rPr>
              <w:t>6347,2</w:t>
            </w:r>
          </w:p>
        </w:tc>
        <w:tc>
          <w:tcPr>
            <w:tcW w:w="520" w:type="pct"/>
            <w:shd w:val="clear" w:color="000000" w:fill="FFFFFF"/>
            <w:vAlign w:val="center"/>
          </w:tcPr>
          <w:p w:rsidR="00DC1E63" w:rsidRPr="00A5746B" w:rsidRDefault="00DC1E63" w:rsidP="00A662B4">
            <w:pPr>
              <w:jc w:val="center"/>
              <w:rPr>
                <w:b/>
                <w:bCs/>
                <w:sz w:val="22"/>
              </w:rPr>
            </w:pPr>
            <w:r w:rsidRPr="00A5746B">
              <w:rPr>
                <w:b/>
                <w:bCs/>
                <w:sz w:val="22"/>
              </w:rPr>
              <w:t>5977,6</w:t>
            </w:r>
          </w:p>
        </w:tc>
        <w:tc>
          <w:tcPr>
            <w:tcW w:w="439" w:type="pct"/>
            <w:shd w:val="clear" w:color="000000" w:fill="FFFFFF"/>
            <w:vAlign w:val="center"/>
          </w:tcPr>
          <w:p w:rsidR="00DC1E63" w:rsidRPr="00A5746B" w:rsidRDefault="00DC1E63" w:rsidP="00A662B4">
            <w:pPr>
              <w:jc w:val="center"/>
              <w:rPr>
                <w:b/>
                <w:bCs/>
                <w:sz w:val="22"/>
              </w:rPr>
            </w:pPr>
            <w:r w:rsidRPr="00A5746B">
              <w:rPr>
                <w:b/>
                <w:bCs/>
                <w:sz w:val="22"/>
              </w:rPr>
              <w:t>7859,2</w:t>
            </w:r>
          </w:p>
        </w:tc>
        <w:tc>
          <w:tcPr>
            <w:tcW w:w="504" w:type="pct"/>
            <w:shd w:val="clear" w:color="000000" w:fill="FFFFFF"/>
            <w:vAlign w:val="center"/>
          </w:tcPr>
          <w:p w:rsidR="00DC1E63" w:rsidRPr="00A5746B" w:rsidRDefault="00DC1E63" w:rsidP="00A662B4">
            <w:pPr>
              <w:jc w:val="center"/>
              <w:rPr>
                <w:b/>
                <w:bCs/>
                <w:sz w:val="22"/>
              </w:rPr>
            </w:pPr>
            <w:r w:rsidRPr="00A5746B">
              <w:rPr>
                <w:b/>
                <w:bCs/>
                <w:sz w:val="22"/>
              </w:rPr>
              <w:t>4600,0</w:t>
            </w:r>
          </w:p>
        </w:tc>
        <w:tc>
          <w:tcPr>
            <w:tcW w:w="343" w:type="pct"/>
            <w:shd w:val="clear" w:color="000000" w:fill="FFFFFF"/>
            <w:vAlign w:val="center"/>
          </w:tcPr>
          <w:p w:rsidR="00DC1E63" w:rsidRPr="00A5746B" w:rsidRDefault="00DC1E63" w:rsidP="00A662B4">
            <w:pPr>
              <w:jc w:val="center"/>
              <w:rPr>
                <w:b/>
                <w:bCs/>
                <w:sz w:val="22"/>
              </w:rPr>
            </w:pPr>
            <w:r w:rsidRPr="00A5746B">
              <w:rPr>
                <w:b/>
                <w:bCs/>
                <w:sz w:val="22"/>
              </w:rPr>
              <w:t>5036,8</w:t>
            </w:r>
          </w:p>
        </w:tc>
        <w:tc>
          <w:tcPr>
            <w:tcW w:w="458" w:type="pct"/>
            <w:shd w:val="clear" w:color="000000" w:fill="FFFFFF"/>
            <w:vAlign w:val="center"/>
          </w:tcPr>
          <w:p w:rsidR="00DC1E63" w:rsidRPr="00A5746B" w:rsidRDefault="00DC1E63" w:rsidP="00A662B4">
            <w:pPr>
              <w:jc w:val="center"/>
              <w:rPr>
                <w:b/>
                <w:bCs/>
                <w:sz w:val="22"/>
              </w:rPr>
            </w:pPr>
            <w:r w:rsidRPr="00A5746B">
              <w:rPr>
                <w:b/>
                <w:bCs/>
                <w:sz w:val="22"/>
              </w:rPr>
              <w:t>23571,2</w:t>
            </w:r>
          </w:p>
        </w:tc>
      </w:tr>
    </w:tbl>
    <w:p w:rsidR="002750DC" w:rsidRPr="00A5746B" w:rsidRDefault="002750DC" w:rsidP="0006129B">
      <w:pPr>
        <w:tabs>
          <w:tab w:val="left" w:pos="0"/>
        </w:tabs>
        <w:rPr>
          <w:rFonts w:eastAsia="Times New Roman"/>
          <w:szCs w:val="24"/>
          <w:lang w:eastAsia="ru-RU"/>
        </w:rPr>
      </w:pPr>
      <w:r w:rsidRPr="00A5746B">
        <w:rPr>
          <w:rFonts w:eastAsia="Times New Roman"/>
          <w:szCs w:val="24"/>
          <w:lang w:eastAsia="ru-RU"/>
        </w:rPr>
        <w:t>*- Объемы инвестиций в развитие системы теплоснабжения определены по укрупненным показателям на основании объектов-аналогов и должны быть уточнены на последующих стадиях проектирования.</w:t>
      </w:r>
    </w:p>
    <w:p w:rsidR="00464F0A" w:rsidRPr="00A5746B" w:rsidRDefault="00CC521F" w:rsidP="0006129B">
      <w:pPr>
        <w:pStyle w:val="21"/>
        <w:spacing w:line="240" w:lineRule="auto"/>
        <w:rPr>
          <w:rStyle w:val="mark"/>
        </w:rPr>
      </w:pPr>
      <w:bookmarkStart w:id="321" w:name="_Toc121588599"/>
      <w:r w:rsidRPr="00A5746B">
        <w:rPr>
          <w:rStyle w:val="ed"/>
        </w:rPr>
        <w:lastRenderedPageBreak/>
        <w:t>16.2</w:t>
      </w:r>
      <w:r w:rsidR="005F699F" w:rsidRPr="00A5746B">
        <w:rPr>
          <w:rStyle w:val="ed"/>
        </w:rPr>
        <w:t> </w:t>
      </w:r>
      <w:r w:rsidRPr="00A5746B">
        <w:rPr>
          <w:rStyle w:val="ed"/>
        </w:rPr>
        <w:t>П</w:t>
      </w:r>
      <w:r w:rsidR="00CE6763" w:rsidRPr="00A5746B">
        <w:rPr>
          <w:rStyle w:val="ed"/>
        </w:rPr>
        <w:t>еречень мероприятий по строительству, реконструкции, техническому перевооружению и (или) модернизации тепловых сетей и сооружений на них</w:t>
      </w:r>
      <w:bookmarkEnd w:id="321"/>
    </w:p>
    <w:p w:rsidR="002750DC" w:rsidRPr="00A5746B" w:rsidRDefault="00614739" w:rsidP="0006129B">
      <w:pPr>
        <w:ind w:firstLine="567"/>
        <w:rPr>
          <w:rStyle w:val="mark"/>
        </w:rPr>
      </w:pPr>
      <w:r w:rsidRPr="00A5746B">
        <w:rPr>
          <w:rStyle w:val="mark"/>
        </w:rPr>
        <w:t>Перечень мероприятий по строительству, реконструкции и техническому перевооружению тепловых сетей привед</w:t>
      </w:r>
      <w:r w:rsidR="00B518E3" w:rsidRPr="00A5746B">
        <w:rPr>
          <w:rStyle w:val="mark"/>
        </w:rPr>
        <w:t>е</w:t>
      </w:r>
      <w:r w:rsidRPr="00A5746B">
        <w:rPr>
          <w:rStyle w:val="mark"/>
        </w:rPr>
        <w:t>н в таблиц</w:t>
      </w:r>
      <w:r w:rsidR="00D02D82" w:rsidRPr="00A5746B">
        <w:rPr>
          <w:rStyle w:val="mark"/>
        </w:rPr>
        <w:t>е</w:t>
      </w:r>
      <w:r w:rsidRPr="00A5746B">
        <w:rPr>
          <w:rStyle w:val="mark"/>
        </w:rPr>
        <w:t xml:space="preserve"> </w:t>
      </w:r>
      <w:r w:rsidR="00F740F7">
        <w:rPr>
          <w:rStyle w:val="mark"/>
        </w:rPr>
        <w:t>72</w:t>
      </w:r>
      <w:r w:rsidR="002750DC" w:rsidRPr="00A5746B">
        <w:rPr>
          <w:rStyle w:val="mark"/>
        </w:rPr>
        <w:t>.</w:t>
      </w:r>
    </w:p>
    <w:p w:rsidR="005F699F" w:rsidRPr="00A5746B" w:rsidRDefault="00CC521F" w:rsidP="0006129B">
      <w:pPr>
        <w:pStyle w:val="21"/>
        <w:spacing w:line="240" w:lineRule="auto"/>
      </w:pPr>
      <w:bookmarkStart w:id="322" w:name="_Toc121588600"/>
      <w:r w:rsidRPr="00A5746B">
        <w:rPr>
          <w:rStyle w:val="ed"/>
        </w:rPr>
        <w:t>16.3</w:t>
      </w:r>
      <w:r w:rsidR="005F699F" w:rsidRPr="00A5746B">
        <w:rPr>
          <w:rStyle w:val="ed"/>
        </w:rPr>
        <w:t> </w:t>
      </w:r>
      <w:r w:rsidRPr="00A5746B">
        <w:rPr>
          <w:rStyle w:val="ed"/>
        </w:rPr>
        <w:t>П</w:t>
      </w:r>
      <w:r w:rsidR="00CE6763" w:rsidRPr="00A5746B">
        <w:rPr>
          <w:rStyle w:val="ed"/>
        </w:rPr>
        <w:t xml:space="preserve">еречень мероприятий, обеспечивающих переход от открытых систем теплоснабжения </w:t>
      </w:r>
      <w:r w:rsidR="003E1FBE" w:rsidRPr="00A5746B">
        <w:t>(горячего водоснабжения), отдел</w:t>
      </w:r>
      <w:r w:rsidR="003E1FBE" w:rsidRPr="00A5746B">
        <w:t>ь</w:t>
      </w:r>
      <w:r w:rsidR="003E1FBE" w:rsidRPr="00A5746B">
        <w:t>ных участков таких систем</w:t>
      </w:r>
      <w:r w:rsidR="00CE6763" w:rsidRPr="00A5746B">
        <w:rPr>
          <w:rStyle w:val="ed"/>
        </w:rPr>
        <w:t xml:space="preserve"> на закрытые системы горячего водоснабжения</w:t>
      </w:r>
      <w:bookmarkEnd w:id="322"/>
    </w:p>
    <w:p w:rsidR="00D709D2" w:rsidRPr="00A5746B" w:rsidRDefault="00D709D2" w:rsidP="00D709D2">
      <w:pPr>
        <w:pStyle w:val="Affb"/>
        <w:rPr>
          <w:szCs w:val="24"/>
        </w:rPr>
      </w:pPr>
      <w:r w:rsidRPr="00A5746B">
        <w:rPr>
          <w:szCs w:val="24"/>
        </w:rPr>
        <w:t xml:space="preserve">Централизованное горячее водоснабжение на территории </w:t>
      </w:r>
      <w:r w:rsidR="00FE6FCF" w:rsidRPr="00A5746B">
        <w:rPr>
          <w:szCs w:val="24"/>
        </w:rPr>
        <w:t>округа</w:t>
      </w:r>
      <w:r w:rsidRPr="00A5746B">
        <w:rPr>
          <w:szCs w:val="24"/>
        </w:rPr>
        <w:t xml:space="preserve"> с использованием открытых схем теплоснабжения не осуществляется.</w:t>
      </w:r>
    </w:p>
    <w:p w:rsidR="00815EB7" w:rsidRPr="00A5746B" w:rsidRDefault="007D12AB" w:rsidP="0006129B">
      <w:pPr>
        <w:pStyle w:val="21"/>
        <w:spacing w:line="240" w:lineRule="auto"/>
        <w:rPr>
          <w:rFonts w:eastAsia="Microsoft YaHei"/>
        </w:rPr>
      </w:pPr>
      <w:bookmarkStart w:id="323" w:name="_Toc121588601"/>
      <w:r w:rsidRPr="00A5746B">
        <w:rPr>
          <w:rFonts w:eastAsia="Microsoft YaHei"/>
        </w:rPr>
        <w:t>16.</w:t>
      </w:r>
      <w:r w:rsidR="00CC521F" w:rsidRPr="00A5746B">
        <w:rPr>
          <w:rFonts w:eastAsia="Microsoft YaHei"/>
        </w:rPr>
        <w:t xml:space="preserve">4 </w:t>
      </w:r>
      <w:r w:rsidR="00815EB7" w:rsidRPr="00A5746B">
        <w:rPr>
          <w:rFonts w:eastAsia="Microsoft YaHei"/>
        </w:rPr>
        <w:t xml:space="preserve">Состав изменений </w:t>
      </w:r>
      <w:r w:rsidR="00540956" w:rsidRPr="00A5746B">
        <w:rPr>
          <w:rFonts w:eastAsia="Microsoft YaHei"/>
        </w:rPr>
        <w:t>выполненных в доработанной и (или) актуализированной схеме теплоснабжения</w:t>
      </w:r>
      <w:bookmarkEnd w:id="323"/>
    </w:p>
    <w:p w:rsidR="0062286A" w:rsidRPr="00A5746B" w:rsidRDefault="003F7AC4" w:rsidP="0006129B">
      <w:pPr>
        <w:ind w:firstLine="567"/>
        <w:rPr>
          <w:szCs w:val="24"/>
          <w:lang w:eastAsia="ar-SA"/>
        </w:rPr>
      </w:pPr>
      <w:r w:rsidRPr="00A5746B">
        <w:t xml:space="preserve">Глава </w:t>
      </w:r>
      <w:r w:rsidR="0054518E" w:rsidRPr="00A5746B">
        <w:t>раз</w:t>
      </w:r>
      <w:r w:rsidRPr="00A5746B">
        <w:t xml:space="preserve">работана в соответствии </w:t>
      </w:r>
      <w:r w:rsidR="00DD0BFB" w:rsidRPr="00A5746B">
        <w:t xml:space="preserve">с действующей редакцией </w:t>
      </w:r>
      <w:r w:rsidR="00C879D3" w:rsidRPr="00A5746B">
        <w:t>Постановления Правительства РФ от 22.02.2012 № 154</w:t>
      </w:r>
      <w:r w:rsidR="003F3107" w:rsidRPr="00A5746B">
        <w:t xml:space="preserve"> </w:t>
      </w:r>
      <w:r w:rsidR="00DD0BFB" w:rsidRPr="00A5746B">
        <w:t xml:space="preserve">«О требованиях к схемам теплоснабжения, порядку их </w:t>
      </w:r>
      <w:r w:rsidR="008E4EBE" w:rsidRPr="00A5746B">
        <w:t>разработки</w:t>
      </w:r>
      <w:r w:rsidR="00DD0BFB" w:rsidRPr="00A5746B">
        <w:t xml:space="preserve"> и утверждения» </w:t>
      </w:r>
      <w:r w:rsidR="00C6704F" w:rsidRPr="00A5746B">
        <w:t xml:space="preserve">(в редакции </w:t>
      </w:r>
      <w:r w:rsidR="007010E8" w:rsidRPr="00A5746B">
        <w:t>Постановлений Правительства РФ</w:t>
      </w:r>
      <w:r w:rsidR="00DD0BFB" w:rsidRPr="00A5746B">
        <w:t xml:space="preserve"> от 07.10.2014 № 1016, от 18.0</w:t>
      </w:r>
      <w:r w:rsidR="003E674F" w:rsidRPr="00A5746B">
        <w:t>7.</w:t>
      </w:r>
      <w:r w:rsidR="00DD0BFB" w:rsidRPr="00A5746B">
        <w:t>2016 № 208, от 2</w:t>
      </w:r>
      <w:r w:rsidR="003E674F" w:rsidRPr="00A5746B">
        <w:t>7.</w:t>
      </w:r>
      <w:r w:rsidR="00DD0BFB" w:rsidRPr="00A5746B">
        <w:t>0</w:t>
      </w:r>
      <w:r w:rsidR="003E674F" w:rsidRPr="00A5746B">
        <w:t>7.</w:t>
      </w:r>
      <w:r w:rsidR="00DD0BFB" w:rsidRPr="00A5746B">
        <w:t>2016 № 229, от 12.07.2016 № 666, от 0</w:t>
      </w:r>
      <w:r w:rsidR="003E674F" w:rsidRPr="00A5746B">
        <w:t>7.</w:t>
      </w:r>
      <w:r w:rsidR="00DD0BFB" w:rsidRPr="00A5746B">
        <w:t>04.2018 № 405, от 16.0</w:t>
      </w:r>
      <w:r w:rsidR="003E674F" w:rsidRPr="00A5746B">
        <w:t>7.</w:t>
      </w:r>
      <w:r w:rsidR="00DD0BFB" w:rsidRPr="00A5746B">
        <w:t>2019 № 276) и Методическими указаниями</w:t>
      </w:r>
      <w:r w:rsidR="00127490" w:rsidRPr="00A5746B">
        <w:t xml:space="preserve"> (</w:t>
      </w:r>
      <w:r w:rsidR="003965AF" w:rsidRPr="00A5746B">
        <w:t>утв. Приказом Минэнерго России от 05.0</w:t>
      </w:r>
      <w:r w:rsidR="003E674F" w:rsidRPr="00A5746B">
        <w:t>7.</w:t>
      </w:r>
      <w:r w:rsidR="003965AF" w:rsidRPr="00A5746B">
        <w:t>2019 № 212 «Об утверждении Методических указаний по разработке схем теплоснабжения»</w:t>
      </w:r>
      <w:r w:rsidR="00127490" w:rsidRPr="00A5746B">
        <w:t>).</w:t>
      </w:r>
    </w:p>
    <w:p w:rsidR="0062286A" w:rsidRPr="00A5746B" w:rsidRDefault="0062286A" w:rsidP="0006129B">
      <w:pPr>
        <w:suppressAutoHyphens/>
        <w:ind w:firstLine="567"/>
        <w:rPr>
          <w:szCs w:val="24"/>
          <w:lang w:eastAsia="ar-SA"/>
        </w:rPr>
        <w:sectPr w:rsidR="0062286A" w:rsidRPr="00A5746B" w:rsidSect="003B765F">
          <w:pgSz w:w="16838" w:h="11906" w:orient="landscape"/>
          <w:pgMar w:top="1134" w:right="851" w:bottom="1134" w:left="1134" w:header="708" w:footer="708" w:gutter="0"/>
          <w:cols w:space="708"/>
          <w:docGrid w:linePitch="360"/>
        </w:sectPr>
      </w:pPr>
    </w:p>
    <w:p w:rsidR="005F699F" w:rsidRPr="00A5746B" w:rsidRDefault="00BB7B26" w:rsidP="0006129B">
      <w:pPr>
        <w:pStyle w:val="1"/>
        <w:ind w:firstLine="567"/>
      </w:pPr>
      <w:bookmarkStart w:id="324" w:name="_Toc121588602"/>
      <w:r w:rsidRPr="00A5746B">
        <w:rPr>
          <w:rStyle w:val="ed"/>
          <w:caps w:val="0"/>
          <w:sz w:val="23"/>
          <w:szCs w:val="23"/>
        </w:rPr>
        <w:lastRenderedPageBreak/>
        <w:t>ГЛАВА</w:t>
      </w:r>
      <w:r w:rsidR="005F699F" w:rsidRPr="00A5746B">
        <w:rPr>
          <w:rStyle w:val="ed"/>
          <w:sz w:val="23"/>
          <w:szCs w:val="23"/>
        </w:rPr>
        <w:t xml:space="preserve"> 17 </w:t>
      </w:r>
      <w:r w:rsidR="00CE6763" w:rsidRPr="00A5746B">
        <w:rPr>
          <w:rStyle w:val="ed"/>
          <w:sz w:val="23"/>
          <w:szCs w:val="23"/>
        </w:rPr>
        <w:t>Замечания и предложения к проекту схемы теплосна</w:t>
      </w:r>
      <w:r w:rsidR="00CE6763" w:rsidRPr="00A5746B">
        <w:rPr>
          <w:rStyle w:val="ed"/>
          <w:sz w:val="23"/>
          <w:szCs w:val="23"/>
        </w:rPr>
        <w:t>б</w:t>
      </w:r>
      <w:r w:rsidR="00CE6763" w:rsidRPr="00A5746B">
        <w:rPr>
          <w:rStyle w:val="ed"/>
          <w:sz w:val="23"/>
          <w:szCs w:val="23"/>
        </w:rPr>
        <w:t>жения</w:t>
      </w:r>
      <w:bookmarkEnd w:id="324"/>
    </w:p>
    <w:p w:rsidR="00747340" w:rsidRPr="00A5746B" w:rsidRDefault="00747340" w:rsidP="0006129B">
      <w:pPr>
        <w:pStyle w:val="21"/>
        <w:spacing w:line="240" w:lineRule="auto"/>
        <w:ind w:right="-145"/>
        <w:rPr>
          <w:rStyle w:val="ed"/>
        </w:rPr>
      </w:pPr>
      <w:bookmarkStart w:id="325" w:name="_Toc121588603"/>
      <w:r w:rsidRPr="00A5746B">
        <w:rPr>
          <w:rStyle w:val="ed"/>
        </w:rPr>
        <w:t xml:space="preserve">17.1 </w:t>
      </w:r>
      <w:r w:rsidR="00CE6763" w:rsidRPr="00A5746B">
        <w:rPr>
          <w:rStyle w:val="ed"/>
        </w:rPr>
        <w:t>Перечень всех замечаний и предложений, поступивших при разработке, утве</w:t>
      </w:r>
      <w:r w:rsidR="00CE6763" w:rsidRPr="00A5746B">
        <w:rPr>
          <w:rStyle w:val="ed"/>
        </w:rPr>
        <w:t>р</w:t>
      </w:r>
      <w:r w:rsidR="00CE6763" w:rsidRPr="00A5746B">
        <w:rPr>
          <w:rStyle w:val="ed"/>
        </w:rPr>
        <w:t>ждении и актуализации схемы теплоснабжения</w:t>
      </w:r>
      <w:bookmarkEnd w:id="325"/>
    </w:p>
    <w:p w:rsidR="00747340" w:rsidRPr="00A5746B" w:rsidRDefault="00747340" w:rsidP="0006129B">
      <w:pPr>
        <w:ind w:right="-145" w:firstLine="567"/>
        <w:rPr>
          <w:rStyle w:val="ed"/>
          <w:szCs w:val="24"/>
        </w:rPr>
      </w:pPr>
      <w:r w:rsidRPr="00A5746B">
        <w:rPr>
          <w:rStyle w:val="ed"/>
          <w:szCs w:val="24"/>
        </w:rPr>
        <w:t>Замечания, поступившие в ходе разработки</w:t>
      </w:r>
      <w:r w:rsidR="008E4EBE" w:rsidRPr="00A5746B">
        <w:rPr>
          <w:rStyle w:val="ed"/>
          <w:szCs w:val="24"/>
        </w:rPr>
        <w:t xml:space="preserve"> и</w:t>
      </w:r>
      <w:r w:rsidRPr="00A5746B">
        <w:rPr>
          <w:rStyle w:val="ed"/>
          <w:szCs w:val="24"/>
        </w:rPr>
        <w:t xml:space="preserve"> утверждения схемы теплоснабжения</w:t>
      </w:r>
      <w:r w:rsidR="00CE6763" w:rsidRPr="00A5746B">
        <w:rPr>
          <w:rStyle w:val="ed"/>
          <w:szCs w:val="24"/>
        </w:rPr>
        <w:t>,</w:t>
      </w:r>
      <w:r w:rsidRPr="00A5746B">
        <w:rPr>
          <w:rStyle w:val="ed"/>
          <w:szCs w:val="24"/>
        </w:rPr>
        <w:t xml:space="preserve"> были учтены в итоговом варианте схему теплоснабжения.</w:t>
      </w:r>
    </w:p>
    <w:p w:rsidR="00747340" w:rsidRPr="00A5746B" w:rsidRDefault="00747340" w:rsidP="0006129B">
      <w:pPr>
        <w:pStyle w:val="21"/>
        <w:spacing w:line="240" w:lineRule="auto"/>
        <w:ind w:right="-145"/>
        <w:rPr>
          <w:rStyle w:val="ed"/>
        </w:rPr>
      </w:pPr>
      <w:bookmarkStart w:id="326" w:name="_Toc121588604"/>
      <w:r w:rsidRPr="00A5746B">
        <w:rPr>
          <w:rStyle w:val="ed"/>
        </w:rPr>
        <w:t xml:space="preserve">17.2 </w:t>
      </w:r>
      <w:r w:rsidR="00CE6763" w:rsidRPr="00A5746B">
        <w:rPr>
          <w:rStyle w:val="ed"/>
        </w:rPr>
        <w:t>Ответы разработчиков проекта схемы теплоснабжения на замечания и предл</w:t>
      </w:r>
      <w:r w:rsidR="00CE6763" w:rsidRPr="00A5746B">
        <w:rPr>
          <w:rStyle w:val="ed"/>
        </w:rPr>
        <w:t>о</w:t>
      </w:r>
      <w:r w:rsidR="00CE6763" w:rsidRPr="00A5746B">
        <w:rPr>
          <w:rStyle w:val="ed"/>
        </w:rPr>
        <w:t>жения</w:t>
      </w:r>
      <w:bookmarkEnd w:id="326"/>
    </w:p>
    <w:p w:rsidR="00747340" w:rsidRPr="00A5746B" w:rsidRDefault="00747340" w:rsidP="0006129B">
      <w:pPr>
        <w:ind w:right="-145" w:firstLine="567"/>
        <w:rPr>
          <w:rStyle w:val="ed"/>
          <w:szCs w:val="24"/>
        </w:rPr>
      </w:pPr>
      <w:r w:rsidRPr="00A5746B">
        <w:rPr>
          <w:rStyle w:val="ed"/>
          <w:szCs w:val="24"/>
        </w:rPr>
        <w:t>Замечания и предложения к проекту схемы теплоснабжения были доработаны по условиям Технического задания на разработку схемы теплоснабжения.</w:t>
      </w:r>
    </w:p>
    <w:p w:rsidR="00747340" w:rsidRPr="00A5746B" w:rsidRDefault="00747340" w:rsidP="0006129B">
      <w:pPr>
        <w:pStyle w:val="21"/>
        <w:spacing w:line="240" w:lineRule="auto"/>
        <w:ind w:right="-145"/>
        <w:rPr>
          <w:rStyle w:val="ed"/>
        </w:rPr>
      </w:pPr>
      <w:bookmarkStart w:id="327" w:name="_Toc121588605"/>
      <w:r w:rsidRPr="00A5746B">
        <w:rPr>
          <w:rStyle w:val="ed"/>
        </w:rPr>
        <w:t xml:space="preserve">17.3 </w:t>
      </w:r>
      <w:r w:rsidR="00CE6763" w:rsidRPr="00A5746B">
        <w:rPr>
          <w:rStyle w:val="ed"/>
        </w:rPr>
        <w:t>Перечень учтенных замечаний и предложений, а также реестр изменений, вн</w:t>
      </w:r>
      <w:r w:rsidR="00CE6763" w:rsidRPr="00A5746B">
        <w:rPr>
          <w:rStyle w:val="ed"/>
        </w:rPr>
        <w:t>е</w:t>
      </w:r>
      <w:r w:rsidR="00CE6763" w:rsidRPr="00A5746B">
        <w:rPr>
          <w:rStyle w:val="ed"/>
        </w:rPr>
        <w:t>сенных в разделы схемы теплоснабжения и главы обосновывающих материалов к схеме теплоснабжения</w:t>
      </w:r>
      <w:bookmarkEnd w:id="327"/>
    </w:p>
    <w:p w:rsidR="00747340" w:rsidRPr="00A5746B" w:rsidRDefault="00747340" w:rsidP="0006129B">
      <w:pPr>
        <w:ind w:right="-145" w:firstLine="567"/>
        <w:rPr>
          <w:rStyle w:val="ed"/>
          <w:szCs w:val="24"/>
        </w:rPr>
      </w:pPr>
      <w:r w:rsidRPr="00A5746B">
        <w:rPr>
          <w:rStyle w:val="ed"/>
          <w:szCs w:val="24"/>
        </w:rPr>
        <w:t>В проект схемы теплоснабжения были внесены следующие изменения:</w:t>
      </w:r>
    </w:p>
    <w:p w:rsidR="00747340" w:rsidRPr="00A5746B" w:rsidRDefault="00566367" w:rsidP="0006129B">
      <w:pPr>
        <w:ind w:right="-145" w:firstLine="567"/>
        <w:rPr>
          <w:rStyle w:val="ed"/>
          <w:szCs w:val="24"/>
        </w:rPr>
      </w:pPr>
      <w:r w:rsidRPr="00A5746B">
        <w:rPr>
          <w:rStyle w:val="ed"/>
          <w:szCs w:val="24"/>
        </w:rPr>
        <w:t>1)</w:t>
      </w:r>
      <w:r w:rsidR="00747340" w:rsidRPr="00A5746B">
        <w:rPr>
          <w:rStyle w:val="ed"/>
          <w:szCs w:val="24"/>
        </w:rPr>
        <w:t xml:space="preserve"> скорректированы объемы выработки и пол</w:t>
      </w:r>
      <w:r w:rsidR="00984562" w:rsidRPr="00A5746B">
        <w:rPr>
          <w:rStyle w:val="ed"/>
          <w:szCs w:val="24"/>
        </w:rPr>
        <w:t>езного отпуска тепловой энергии;</w:t>
      </w:r>
    </w:p>
    <w:p w:rsidR="00747340" w:rsidRPr="00A5746B" w:rsidRDefault="00566367" w:rsidP="0006129B">
      <w:pPr>
        <w:ind w:right="-145" w:firstLine="567"/>
        <w:rPr>
          <w:rStyle w:val="ed"/>
          <w:szCs w:val="24"/>
        </w:rPr>
      </w:pPr>
      <w:r w:rsidRPr="00A5746B">
        <w:rPr>
          <w:rStyle w:val="ed"/>
          <w:szCs w:val="24"/>
        </w:rPr>
        <w:t>2)</w:t>
      </w:r>
      <w:r w:rsidR="00747340" w:rsidRPr="00A5746B">
        <w:rPr>
          <w:rStyle w:val="ed"/>
          <w:szCs w:val="24"/>
        </w:rPr>
        <w:t xml:space="preserve"> скорректированы мощно</w:t>
      </w:r>
      <w:r w:rsidR="00984562" w:rsidRPr="00A5746B">
        <w:rPr>
          <w:rStyle w:val="ed"/>
          <w:szCs w:val="24"/>
        </w:rPr>
        <w:t>сти источников тепловой энергии;</w:t>
      </w:r>
    </w:p>
    <w:p w:rsidR="00747340" w:rsidRPr="00A5746B" w:rsidRDefault="00566367" w:rsidP="0006129B">
      <w:pPr>
        <w:ind w:right="-145" w:firstLine="567"/>
        <w:rPr>
          <w:rStyle w:val="ed"/>
          <w:szCs w:val="24"/>
        </w:rPr>
      </w:pPr>
      <w:r w:rsidRPr="00A5746B">
        <w:rPr>
          <w:rStyle w:val="ed"/>
          <w:szCs w:val="24"/>
        </w:rPr>
        <w:t>3)</w:t>
      </w:r>
      <w:r w:rsidR="00747340" w:rsidRPr="00A5746B">
        <w:rPr>
          <w:rStyle w:val="ed"/>
          <w:szCs w:val="24"/>
        </w:rPr>
        <w:t xml:space="preserve"> уточнены планы мероприятий по развитию систем теплоснабжения</w:t>
      </w:r>
      <w:r w:rsidR="00984562" w:rsidRPr="00A5746B">
        <w:rPr>
          <w:rStyle w:val="ed"/>
          <w:szCs w:val="24"/>
        </w:rPr>
        <w:t>;</w:t>
      </w:r>
    </w:p>
    <w:p w:rsidR="00134FC3" w:rsidRPr="00A5746B" w:rsidRDefault="00566367" w:rsidP="0006129B">
      <w:pPr>
        <w:ind w:right="-145" w:firstLine="567"/>
        <w:rPr>
          <w:rStyle w:val="ed"/>
          <w:szCs w:val="24"/>
        </w:rPr>
      </w:pPr>
      <w:r w:rsidRPr="00A5746B">
        <w:rPr>
          <w:rStyle w:val="ed"/>
          <w:szCs w:val="24"/>
        </w:rPr>
        <w:t>4)</w:t>
      </w:r>
      <w:r w:rsidR="00134FC3" w:rsidRPr="00A5746B">
        <w:rPr>
          <w:rStyle w:val="ed"/>
          <w:szCs w:val="24"/>
        </w:rPr>
        <w:t xml:space="preserve"> доработаны все разделы и главы схемы теплоснабжения в </w:t>
      </w:r>
      <w:r w:rsidR="009A3B89" w:rsidRPr="00A5746B">
        <w:rPr>
          <w:rStyle w:val="ed"/>
          <w:szCs w:val="24"/>
        </w:rPr>
        <w:t>соответствии</w:t>
      </w:r>
      <w:r w:rsidR="00134FC3" w:rsidRPr="00A5746B">
        <w:rPr>
          <w:rStyle w:val="ed"/>
          <w:szCs w:val="24"/>
        </w:rPr>
        <w:t xml:space="preserve"> с требованиями Постановлени</w:t>
      </w:r>
      <w:r w:rsidR="00DE55A1" w:rsidRPr="00A5746B">
        <w:rPr>
          <w:rStyle w:val="ed"/>
          <w:szCs w:val="24"/>
        </w:rPr>
        <w:t>я</w:t>
      </w:r>
      <w:r w:rsidR="00134FC3" w:rsidRPr="00A5746B">
        <w:rPr>
          <w:rStyle w:val="ed"/>
          <w:szCs w:val="24"/>
        </w:rPr>
        <w:t xml:space="preserve"> Правительс</w:t>
      </w:r>
      <w:r w:rsidR="00DE55A1" w:rsidRPr="00A5746B">
        <w:rPr>
          <w:rStyle w:val="ed"/>
          <w:szCs w:val="24"/>
        </w:rPr>
        <w:t>тва РФ от 22.02.</w:t>
      </w:r>
      <w:r w:rsidR="00134FC3" w:rsidRPr="00A5746B">
        <w:rPr>
          <w:rStyle w:val="ed"/>
          <w:szCs w:val="24"/>
        </w:rPr>
        <w:t>2012 № 154 «О требованиях к схемам теплоснабж</w:t>
      </w:r>
      <w:r w:rsidR="00134FC3" w:rsidRPr="00A5746B">
        <w:rPr>
          <w:rStyle w:val="ed"/>
          <w:szCs w:val="24"/>
        </w:rPr>
        <w:t>е</w:t>
      </w:r>
      <w:r w:rsidR="00134FC3" w:rsidRPr="00A5746B">
        <w:rPr>
          <w:rStyle w:val="ed"/>
          <w:szCs w:val="24"/>
        </w:rPr>
        <w:t xml:space="preserve">ния, порядку их разработки и утверждения» </w:t>
      </w:r>
      <w:r w:rsidR="00C6704F" w:rsidRPr="00A5746B">
        <w:rPr>
          <w:rStyle w:val="ed"/>
          <w:szCs w:val="24"/>
        </w:rPr>
        <w:t xml:space="preserve">(в редакции </w:t>
      </w:r>
      <w:r w:rsidR="007010E8" w:rsidRPr="00A5746B">
        <w:rPr>
          <w:rStyle w:val="ed"/>
          <w:szCs w:val="24"/>
        </w:rPr>
        <w:t>Постановлений Правительства РФ</w:t>
      </w:r>
      <w:r w:rsidR="00DE55A1" w:rsidRPr="00A5746B">
        <w:rPr>
          <w:rStyle w:val="ed"/>
          <w:szCs w:val="24"/>
        </w:rPr>
        <w:t xml:space="preserve"> от 07.10.2014 № 1016, от 18.0</w:t>
      </w:r>
      <w:r w:rsidR="003E674F" w:rsidRPr="00A5746B">
        <w:rPr>
          <w:rStyle w:val="ed"/>
          <w:szCs w:val="24"/>
        </w:rPr>
        <w:t>7.</w:t>
      </w:r>
      <w:r w:rsidR="00DE55A1" w:rsidRPr="00A5746B">
        <w:rPr>
          <w:rStyle w:val="ed"/>
          <w:szCs w:val="24"/>
        </w:rPr>
        <w:t>2016 № 208, от 2</w:t>
      </w:r>
      <w:r w:rsidR="003E674F" w:rsidRPr="00A5746B">
        <w:rPr>
          <w:rStyle w:val="ed"/>
          <w:szCs w:val="24"/>
        </w:rPr>
        <w:t>7.</w:t>
      </w:r>
      <w:r w:rsidR="00DE55A1" w:rsidRPr="00A5746B">
        <w:rPr>
          <w:rStyle w:val="ed"/>
          <w:szCs w:val="24"/>
        </w:rPr>
        <w:t>0</w:t>
      </w:r>
      <w:r w:rsidR="003E674F" w:rsidRPr="00A5746B">
        <w:rPr>
          <w:rStyle w:val="ed"/>
          <w:szCs w:val="24"/>
        </w:rPr>
        <w:t>7.</w:t>
      </w:r>
      <w:r w:rsidR="00DE55A1" w:rsidRPr="00A5746B">
        <w:rPr>
          <w:rStyle w:val="ed"/>
          <w:szCs w:val="24"/>
        </w:rPr>
        <w:t>2016 № 229, от 12.07.2016 № 666, от 0</w:t>
      </w:r>
      <w:r w:rsidR="003E674F" w:rsidRPr="00A5746B">
        <w:rPr>
          <w:rStyle w:val="ed"/>
          <w:szCs w:val="24"/>
        </w:rPr>
        <w:t>7.</w:t>
      </w:r>
      <w:r w:rsidR="00DE55A1" w:rsidRPr="00A5746B">
        <w:rPr>
          <w:rStyle w:val="ed"/>
          <w:szCs w:val="24"/>
        </w:rPr>
        <w:t>04.2018 № 405, от 16.0</w:t>
      </w:r>
      <w:r w:rsidR="003E674F" w:rsidRPr="00A5746B">
        <w:rPr>
          <w:rStyle w:val="ed"/>
          <w:szCs w:val="24"/>
        </w:rPr>
        <w:t>7.</w:t>
      </w:r>
      <w:r w:rsidR="00DE55A1" w:rsidRPr="00A5746B">
        <w:rPr>
          <w:rStyle w:val="ed"/>
          <w:szCs w:val="24"/>
        </w:rPr>
        <w:t>2019 № 276) и Методических указаний (утв. Приказом Минэнерго России от 05.0</w:t>
      </w:r>
      <w:r w:rsidR="003E674F" w:rsidRPr="00A5746B">
        <w:rPr>
          <w:rStyle w:val="ed"/>
          <w:szCs w:val="24"/>
        </w:rPr>
        <w:t>7.</w:t>
      </w:r>
      <w:r w:rsidR="00DE55A1" w:rsidRPr="00A5746B">
        <w:rPr>
          <w:rStyle w:val="ed"/>
          <w:szCs w:val="24"/>
        </w:rPr>
        <w:t>2019 № 212 «Об утверждении Методических указаний по разработке схем теплоснабж</w:t>
      </w:r>
      <w:r w:rsidR="00DE55A1" w:rsidRPr="00A5746B">
        <w:rPr>
          <w:rStyle w:val="ed"/>
          <w:szCs w:val="24"/>
        </w:rPr>
        <w:t>е</w:t>
      </w:r>
      <w:r w:rsidR="00DE55A1" w:rsidRPr="00A5746B">
        <w:rPr>
          <w:rStyle w:val="ed"/>
          <w:szCs w:val="24"/>
        </w:rPr>
        <w:t>ния»).</w:t>
      </w:r>
    </w:p>
    <w:p w:rsidR="00566367" w:rsidRPr="00A5746B" w:rsidRDefault="00566367" w:rsidP="0006129B">
      <w:pPr>
        <w:ind w:right="-145" w:firstLine="567"/>
        <w:rPr>
          <w:rStyle w:val="ed"/>
          <w:szCs w:val="24"/>
        </w:rPr>
      </w:pPr>
    </w:p>
    <w:p w:rsidR="00566367" w:rsidRPr="00A5746B" w:rsidRDefault="00566367" w:rsidP="0006129B">
      <w:pPr>
        <w:pStyle w:val="1"/>
        <w:ind w:firstLine="567"/>
      </w:pPr>
      <w:bookmarkStart w:id="328" w:name="_Toc527964968"/>
      <w:bookmarkStart w:id="329" w:name="_Toc12372422"/>
      <w:bookmarkEnd w:id="289"/>
      <w:bookmarkEnd w:id="290"/>
      <w:r w:rsidRPr="00A5746B">
        <w:br w:type="page"/>
      </w:r>
    </w:p>
    <w:p w:rsidR="00134FC3" w:rsidRPr="00A5746B" w:rsidRDefault="00134FC3" w:rsidP="0006129B">
      <w:pPr>
        <w:pStyle w:val="1"/>
        <w:ind w:firstLine="567"/>
      </w:pPr>
      <w:bookmarkStart w:id="330" w:name="_Toc121588606"/>
      <w:r w:rsidRPr="00A5746B">
        <w:lastRenderedPageBreak/>
        <w:t xml:space="preserve">ГЛАВА </w:t>
      </w:r>
      <w:r w:rsidR="00D42DA6" w:rsidRPr="00A5746B">
        <w:t>18</w:t>
      </w:r>
      <w:r w:rsidRPr="00A5746B">
        <w:t xml:space="preserve"> </w:t>
      </w:r>
      <w:bookmarkEnd w:id="328"/>
      <w:bookmarkEnd w:id="329"/>
      <w:r w:rsidR="00E025F8" w:rsidRPr="00A5746B">
        <w:t>Сводный том изменений, выполненных в доработа</w:t>
      </w:r>
      <w:r w:rsidR="00E025F8" w:rsidRPr="00A5746B">
        <w:t>н</w:t>
      </w:r>
      <w:r w:rsidR="00E025F8" w:rsidRPr="00A5746B">
        <w:t>ной и (или) актуализированной схеме теплоснабжения</w:t>
      </w:r>
      <w:bookmarkEnd w:id="330"/>
    </w:p>
    <w:p w:rsidR="009A3B89" w:rsidRPr="00A5746B" w:rsidRDefault="009A3B89" w:rsidP="0006129B">
      <w:pPr>
        <w:pStyle w:val="21"/>
        <w:spacing w:line="240" w:lineRule="auto"/>
        <w:ind w:firstLine="567"/>
      </w:pPr>
      <w:bookmarkStart w:id="331" w:name="_Toc121588607"/>
      <w:bookmarkStart w:id="332" w:name="_Toc479949342"/>
      <w:bookmarkStart w:id="333" w:name="_Toc34050709"/>
      <w:bookmarkStart w:id="334" w:name="_Toc422303838"/>
      <w:r w:rsidRPr="00A5746B">
        <w:t>Обосновывающие материалы</w:t>
      </w:r>
      <w:bookmarkEnd w:id="331"/>
    </w:p>
    <w:p w:rsidR="00E025F8" w:rsidRPr="00A5746B" w:rsidRDefault="00E025F8" w:rsidP="0006129B">
      <w:pPr>
        <w:pStyle w:val="30"/>
        <w:spacing w:line="240" w:lineRule="auto"/>
        <w:rPr>
          <w:rFonts w:eastAsia="Calibri"/>
          <w:bCs w:val="0"/>
          <w:szCs w:val="22"/>
        </w:rPr>
      </w:pPr>
      <w:bookmarkStart w:id="335" w:name="_Toc121588608"/>
      <w:r w:rsidRPr="00A5746B">
        <w:rPr>
          <w:rFonts w:eastAsia="Calibri"/>
          <w:bCs w:val="0"/>
          <w:szCs w:val="22"/>
        </w:rPr>
        <w:t>ГЛАВА 1 Существующее положение в сфере производства, передачи и потребления тепловой энергии для целей теплоснабжения</w:t>
      </w:r>
      <w:bookmarkEnd w:id="335"/>
    </w:p>
    <w:p w:rsidR="008079F3" w:rsidRPr="00A5746B" w:rsidRDefault="008079F3" w:rsidP="008079F3">
      <w:pPr>
        <w:pStyle w:val="Affb"/>
      </w:pPr>
      <w:r w:rsidRPr="00A5746B">
        <w:t>Муниципальный округ «Ярский район» Удмуртской Республики образован в 2021 году, путем объединения муниципальных образований, ранее входящих в состав муниципального образования Ярский район, в новое муниципальное образование.</w:t>
      </w:r>
    </w:p>
    <w:p w:rsidR="008079F3" w:rsidRPr="00A5746B" w:rsidRDefault="008079F3" w:rsidP="008079F3">
      <w:pPr>
        <w:pStyle w:val="Affb"/>
      </w:pPr>
      <w:r w:rsidRPr="00A5746B">
        <w:t>Схема теплоснабжения Муниципального округа «Ярский район» Удмуртской Республики разрабатывается впервые. Ранее были разработаны схемы теплоснабжения МО "Ворцинское" (утверждена Постановлением Администрации муниципального образования "Ворцинское" от 18.04.2016 № 25), МО "Зюинское" (утверждена</w:t>
      </w:r>
      <w:r w:rsidRPr="00A5746B">
        <w:tab/>
        <w:t>постановлением администрации МО "Зюи</w:t>
      </w:r>
      <w:r w:rsidRPr="00A5746B">
        <w:t>н</w:t>
      </w:r>
      <w:r w:rsidRPr="00A5746B">
        <w:t xml:space="preserve">ское" от 2.04.2016 № 36.1), МО "Пудемское" (утверждена постановлением от 25.01.2017 № 4 "Об утверждении схемы теплоснабжения муниципального образования "Пудемское" на 2016-2036 годы"), МО "Бачумовское" (утверждена </w:t>
      </w:r>
      <w:r w:rsidRPr="00A5746B">
        <w:tab/>
        <w:t>Постановлением Администрации МО "Бач</w:t>
      </w:r>
      <w:r w:rsidRPr="00A5746B">
        <w:t>у</w:t>
      </w:r>
      <w:r w:rsidRPr="00A5746B">
        <w:t>мовское" от 01.03.2016 № 14.1), МО "Еловское" (утверждена</w:t>
      </w:r>
      <w:r w:rsidRPr="00A5746B">
        <w:tab/>
        <w:t>Постановление Администрации МО "Еловское" от 20.01.2017 № 4 "Об утверждении схемы теплоснабжения МО "Еловское" на период 2016-2030 годов"), МО "Дизьминское"</w:t>
      </w:r>
      <w:r w:rsidRPr="00A5746B">
        <w:tab/>
        <w:t xml:space="preserve"> (утверждена Постановлением Администрации МО "Дизьминское" от 14.04.2016 № 19.2 «Об</w:t>
      </w:r>
      <w:r w:rsidR="003F3107" w:rsidRPr="00A5746B">
        <w:t xml:space="preserve"> </w:t>
      </w:r>
      <w:r w:rsidRPr="00A5746B">
        <w:t>утверждении схемы теплоснабжения муниц</w:t>
      </w:r>
      <w:r w:rsidRPr="00A5746B">
        <w:t>и</w:t>
      </w:r>
      <w:r w:rsidRPr="00A5746B">
        <w:t>пального образования «Дизьминское» на 2016-2030 годы»), МО "Казаковское" (</w:t>
      </w:r>
      <w:r w:rsidRPr="00A5746B">
        <w:tab/>
        <w:t>утверждена</w:t>
      </w:r>
      <w:r w:rsidR="003F3107" w:rsidRPr="00A5746B">
        <w:t xml:space="preserve"> </w:t>
      </w:r>
      <w:r w:rsidRPr="00A5746B">
        <w:t>Постановление Администрации МО "Казаковское" "Об утверждении схемы теплоснабжения МО "Казаковское" на 2016-2030 от 29.03.2016 №19), МО "Бармашурское" (</w:t>
      </w:r>
      <w:r w:rsidRPr="00A5746B">
        <w:tab/>
        <w:t>утверждена пост</w:t>
      </w:r>
      <w:r w:rsidRPr="00A5746B">
        <w:t>а</w:t>
      </w:r>
      <w:r w:rsidRPr="00A5746B">
        <w:t>новлением Администрации МО "Бармашурское" № 22.1</w:t>
      </w:r>
      <w:r w:rsidR="003F3107" w:rsidRPr="00A5746B">
        <w:t xml:space="preserve"> </w:t>
      </w:r>
      <w:r w:rsidRPr="00A5746B">
        <w:t>от 11.04.2016), МО "Ярское" (утве</w:t>
      </w:r>
      <w:r w:rsidRPr="00A5746B">
        <w:t>р</w:t>
      </w:r>
      <w:r w:rsidRPr="00A5746B">
        <w:t xml:space="preserve">ждена </w:t>
      </w:r>
      <w:r w:rsidRPr="00A5746B">
        <w:tab/>
        <w:t>Постановлением Администрации МО "Ярское" от 08.04.2016 № 42), МО "Уканское" (утверждена постановлением Администрации от 14.04.2016 № 39 "Об утверждении схемы те</w:t>
      </w:r>
      <w:r w:rsidRPr="00A5746B">
        <w:t>п</w:t>
      </w:r>
      <w:r w:rsidRPr="00A5746B">
        <w:t>лоснабжения муниципального образования «Уканское» на период 2016-2030 годов").</w:t>
      </w:r>
    </w:p>
    <w:p w:rsidR="008079F3" w:rsidRPr="00A5746B" w:rsidRDefault="008079F3" w:rsidP="008079F3">
      <w:pPr>
        <w:pStyle w:val="Affb"/>
      </w:pPr>
      <w:r w:rsidRPr="00A5746B">
        <w:t>С момента разработки схем теплоснабжения выявлены следующие изменения:</w:t>
      </w:r>
    </w:p>
    <w:p w:rsidR="008079F3" w:rsidRPr="00A5746B" w:rsidRDefault="008079F3" w:rsidP="008079F3">
      <w:pPr>
        <w:pStyle w:val="Affb"/>
      </w:pPr>
      <w:r w:rsidRPr="00A5746B">
        <w:t>- были закрыты угольные котельные в с. Дизьмино (ул. Полевая, д. 12), с. Елово (ул. М</w:t>
      </w:r>
      <w:r w:rsidRPr="00A5746B">
        <w:t>о</w:t>
      </w:r>
      <w:r w:rsidRPr="00A5746B">
        <w:t>лодежная. 28а), д. Байдалино, с. Озерки, д. Тум с переводом потребителей на автономное ото</w:t>
      </w:r>
      <w:r w:rsidRPr="00A5746B">
        <w:t>п</w:t>
      </w:r>
      <w:r w:rsidRPr="00A5746B">
        <w:t>ление.</w:t>
      </w:r>
    </w:p>
    <w:p w:rsidR="007B36A6" w:rsidRPr="00A5746B" w:rsidRDefault="0012675A" w:rsidP="00342518">
      <w:pPr>
        <w:ind w:firstLine="567"/>
      </w:pPr>
      <w:r w:rsidRPr="00A5746B">
        <w:t xml:space="preserve">Глава разработана </w:t>
      </w:r>
      <w:r w:rsidR="00BA6CB9" w:rsidRPr="00A5746B">
        <w:t>с учетом требований Поста</w:t>
      </w:r>
      <w:r w:rsidR="001509D9" w:rsidRPr="00A5746B">
        <w:t>новление Правительства РФ от 22.02.</w:t>
      </w:r>
      <w:r w:rsidR="00BA6CB9" w:rsidRPr="00A5746B">
        <w:t>2012 № 154 «О требованиях к схемам теплоснабжения, порядку их разработки и утверждения», а также Методических указаний по разработке схем теплоснабжения (</w:t>
      </w:r>
      <w:r w:rsidR="003965AF" w:rsidRPr="00A5746B">
        <w:t>утв. Приказом Минэнерго России от 05.0</w:t>
      </w:r>
      <w:r w:rsidR="003E674F" w:rsidRPr="00A5746B">
        <w:t>7.</w:t>
      </w:r>
      <w:r w:rsidR="003965AF" w:rsidRPr="00A5746B">
        <w:t>2019 № 212 «Об утверждении Методических указаний по разработке схем те</w:t>
      </w:r>
      <w:r w:rsidR="003965AF" w:rsidRPr="00A5746B">
        <w:t>п</w:t>
      </w:r>
      <w:r w:rsidR="003965AF" w:rsidRPr="00A5746B">
        <w:t>лоснабжения»</w:t>
      </w:r>
      <w:r w:rsidR="00BA6CB9" w:rsidRPr="00A5746B">
        <w:t>).</w:t>
      </w:r>
      <w:r w:rsidR="007B36A6" w:rsidRPr="00A5746B">
        <w:t xml:space="preserve"> </w:t>
      </w:r>
    </w:p>
    <w:p w:rsidR="00E025F8" w:rsidRPr="00A5746B" w:rsidRDefault="00E025F8" w:rsidP="0006129B">
      <w:pPr>
        <w:pStyle w:val="30"/>
        <w:spacing w:line="240" w:lineRule="auto"/>
        <w:rPr>
          <w:rFonts w:eastAsia="Calibri"/>
          <w:bCs w:val="0"/>
          <w:szCs w:val="22"/>
        </w:rPr>
      </w:pPr>
      <w:bookmarkStart w:id="336" w:name="_Toc121588609"/>
      <w:r w:rsidRPr="00A5746B">
        <w:rPr>
          <w:rFonts w:eastAsia="Calibri"/>
          <w:bCs w:val="0"/>
          <w:szCs w:val="22"/>
        </w:rPr>
        <w:t>ГЛАВА 2 Существующее и перспективное потребление тепловой энергии на цели теплоснабжения</w:t>
      </w:r>
      <w:bookmarkEnd w:id="336"/>
    </w:p>
    <w:p w:rsidR="00D709D2" w:rsidRPr="00A5746B" w:rsidRDefault="0012675A" w:rsidP="00D709D2">
      <w:pPr>
        <w:ind w:firstLine="567"/>
        <w:rPr>
          <w:sz w:val="23"/>
          <w:szCs w:val="23"/>
        </w:rPr>
      </w:pPr>
      <w:r w:rsidRPr="00A5746B">
        <w:t xml:space="preserve">Глава разработана </w:t>
      </w:r>
      <w:r w:rsidR="00D709D2" w:rsidRPr="00A5746B">
        <w:t>в соответствии с действующей редакцией Постановления Правител</w:t>
      </w:r>
      <w:r w:rsidR="00D709D2" w:rsidRPr="00A5746B">
        <w:t>ь</w:t>
      </w:r>
      <w:r w:rsidR="00D709D2" w:rsidRPr="00A5746B">
        <w:t>ства РФ от 22.02.2012 № 154</w:t>
      </w:r>
      <w:r w:rsidR="003F3107" w:rsidRPr="00A5746B">
        <w:t xml:space="preserve"> </w:t>
      </w:r>
      <w:r w:rsidR="00D709D2" w:rsidRPr="00A5746B">
        <w:t>«О требованиях к схемам теплоснабжения, порядку их разработки и утверждения» (в редакции Постановлений Правительства РФ от 07.10.2014 № 1016, от 18.03.2016 № 208, от 23.03.2016 № 229, от 12.07.2016 № 666, от 03.04.2018 № 405, от 16.03.2019 № 276) и Методическими указаниями (утв. Приказом Минэнерго России от 05.03.2019 № 212 «Об утверждении Методических указаний по разработке схем теплоснабжения»).</w:t>
      </w:r>
    </w:p>
    <w:p w:rsidR="00E025F8" w:rsidRPr="00A5746B" w:rsidRDefault="00E025F8" w:rsidP="0006129B">
      <w:pPr>
        <w:pStyle w:val="30"/>
        <w:spacing w:line="240" w:lineRule="auto"/>
        <w:rPr>
          <w:rFonts w:eastAsia="Calibri"/>
          <w:bCs w:val="0"/>
          <w:szCs w:val="22"/>
        </w:rPr>
      </w:pPr>
      <w:bookmarkStart w:id="337" w:name="_Toc121588610"/>
      <w:r w:rsidRPr="00A5746B">
        <w:rPr>
          <w:rFonts w:eastAsia="Calibri"/>
          <w:bCs w:val="0"/>
          <w:szCs w:val="22"/>
        </w:rPr>
        <w:t xml:space="preserve">ГЛАВА 3 Электронная модель системы теплоснабжения </w:t>
      </w:r>
      <w:r w:rsidR="00FE6FCF" w:rsidRPr="00A5746B">
        <w:rPr>
          <w:rFonts w:eastAsia="Calibri"/>
          <w:bCs w:val="0"/>
          <w:szCs w:val="22"/>
        </w:rPr>
        <w:t>округа</w:t>
      </w:r>
      <w:bookmarkEnd w:id="337"/>
    </w:p>
    <w:p w:rsidR="00342518" w:rsidRPr="00A5746B" w:rsidRDefault="00342518" w:rsidP="00342518">
      <w:pPr>
        <w:ind w:firstLine="567"/>
        <w:rPr>
          <w:sz w:val="23"/>
          <w:szCs w:val="23"/>
        </w:rPr>
      </w:pPr>
      <w:r w:rsidRPr="00A5746B">
        <w:t>Глава разработана в соответствии с действующей редакцией Постановления Правител</w:t>
      </w:r>
      <w:r w:rsidRPr="00A5746B">
        <w:t>ь</w:t>
      </w:r>
      <w:r w:rsidRPr="00A5746B">
        <w:t>ства РФ от 22.02.2012 № 154 «О требованиях к схемам теплоснабжения, порядку их разработки и утверждения» (в редакции Постановлений Правительства РФ от 07.10.2014 № 1016, от 18.03.2016 № 208, от 23.03.2016 № 229, от 12.07.2016 № 666, от 03.04.2018 № 405, от 16.03.2019 № 276) и Методическими указаниями (утв. Приказом Минэнерго России от 05.03.2019 № 212 «Об утверждении Методических указаний по разработке схем теплоснабжения»).</w:t>
      </w:r>
    </w:p>
    <w:p w:rsidR="00E025F8" w:rsidRPr="00A5746B" w:rsidRDefault="00E025F8" w:rsidP="0006129B">
      <w:pPr>
        <w:pStyle w:val="30"/>
        <w:spacing w:line="240" w:lineRule="auto"/>
        <w:rPr>
          <w:rFonts w:eastAsia="Calibri"/>
          <w:bCs w:val="0"/>
          <w:szCs w:val="22"/>
        </w:rPr>
      </w:pPr>
      <w:bookmarkStart w:id="338" w:name="_Toc121588611"/>
      <w:r w:rsidRPr="00A5746B">
        <w:rPr>
          <w:rFonts w:eastAsia="Calibri"/>
          <w:bCs w:val="0"/>
          <w:szCs w:val="22"/>
        </w:rPr>
        <w:lastRenderedPageBreak/>
        <w:t>ГЛАВА 4 Существующие и перспективные балансы тепловой мощности источников тепловой энергии и тепловой нагрузки потребителей</w:t>
      </w:r>
      <w:bookmarkEnd w:id="338"/>
    </w:p>
    <w:p w:rsidR="0080158A" w:rsidRPr="00A5746B" w:rsidRDefault="0080158A" w:rsidP="0006129B">
      <w:pPr>
        <w:ind w:firstLine="567"/>
      </w:pPr>
      <w:r w:rsidRPr="00A5746B">
        <w:t>Рассмотрены перспективные балансы источников тепловой мощности и тепловой нагру</w:t>
      </w:r>
      <w:r w:rsidRPr="00A5746B">
        <w:t>з</w:t>
      </w:r>
      <w:r w:rsidRPr="00A5746B">
        <w:t>ки в перио</w:t>
      </w:r>
      <w:r w:rsidR="00042A16" w:rsidRPr="00A5746B">
        <w:t>д</w:t>
      </w:r>
      <w:r w:rsidR="00787B99" w:rsidRPr="00A5746B">
        <w:t xml:space="preserve"> </w:t>
      </w:r>
      <w:r w:rsidRPr="00A5746B">
        <w:t>с 202</w:t>
      </w:r>
      <w:r w:rsidR="004F602D" w:rsidRPr="00A5746B">
        <w:t>1</w:t>
      </w:r>
      <w:r w:rsidRPr="00A5746B">
        <w:t xml:space="preserve"> </w:t>
      </w:r>
      <w:r w:rsidR="00D709D2" w:rsidRPr="00A5746B">
        <w:t xml:space="preserve">по 2040 гг. </w:t>
      </w:r>
      <w:r w:rsidRPr="00A5746B">
        <w:t xml:space="preserve">(на каждый год). </w:t>
      </w:r>
    </w:p>
    <w:p w:rsidR="0080158A" w:rsidRPr="00A5746B" w:rsidRDefault="0012675A" w:rsidP="0006129B">
      <w:pPr>
        <w:ind w:firstLine="567"/>
      </w:pPr>
      <w:r w:rsidRPr="00A5746B">
        <w:t xml:space="preserve">Глава разработана </w:t>
      </w:r>
      <w:r w:rsidR="003F7AC4" w:rsidRPr="00A5746B">
        <w:t xml:space="preserve">в соответствии </w:t>
      </w:r>
      <w:r w:rsidR="0080158A" w:rsidRPr="00A5746B">
        <w:t xml:space="preserve">с действующей редакцией </w:t>
      </w:r>
      <w:r w:rsidR="00C879D3" w:rsidRPr="00A5746B">
        <w:t>Постановления Правител</w:t>
      </w:r>
      <w:r w:rsidR="00C879D3" w:rsidRPr="00A5746B">
        <w:t>ь</w:t>
      </w:r>
      <w:r w:rsidR="00C879D3" w:rsidRPr="00A5746B">
        <w:t>ства РФ от 22.02.2012 № 154</w:t>
      </w:r>
      <w:r w:rsidR="003F3107" w:rsidRPr="00A5746B">
        <w:t xml:space="preserve"> </w:t>
      </w:r>
      <w:r w:rsidR="0080158A" w:rsidRPr="00A5746B">
        <w:t>«О требованиях к схемам теплоснабжения, порядку их разработки и утверждения» и М</w:t>
      </w:r>
      <w:r w:rsidR="00127490" w:rsidRPr="00A5746B">
        <w:t>етодическими указаниями (</w:t>
      </w:r>
      <w:r w:rsidR="003965AF" w:rsidRPr="00A5746B">
        <w:t>утв. Приказом Минэнерго России от 05.0</w:t>
      </w:r>
      <w:r w:rsidR="003E674F" w:rsidRPr="00A5746B">
        <w:t>7.</w:t>
      </w:r>
      <w:r w:rsidR="003965AF" w:rsidRPr="00A5746B">
        <w:t>2019 № 212 «Об утверждении Методических указаний по разработке схем теплоснабжения»</w:t>
      </w:r>
      <w:r w:rsidR="00127490" w:rsidRPr="00A5746B">
        <w:t>).</w:t>
      </w:r>
    </w:p>
    <w:p w:rsidR="00E025F8" w:rsidRPr="00A5746B" w:rsidRDefault="00E025F8" w:rsidP="0006129B">
      <w:pPr>
        <w:pStyle w:val="30"/>
        <w:spacing w:line="240" w:lineRule="auto"/>
        <w:rPr>
          <w:rFonts w:eastAsia="Calibri"/>
          <w:bCs w:val="0"/>
          <w:szCs w:val="22"/>
        </w:rPr>
      </w:pPr>
      <w:bookmarkStart w:id="339" w:name="_Toc121588612"/>
      <w:r w:rsidRPr="00A5746B">
        <w:rPr>
          <w:rFonts w:eastAsia="Calibri"/>
          <w:bCs w:val="0"/>
          <w:szCs w:val="22"/>
        </w:rPr>
        <w:t xml:space="preserve">ГЛАВА 5 Мастер-план развития систем теплоснабжения </w:t>
      </w:r>
      <w:r w:rsidR="00FE6FCF" w:rsidRPr="00A5746B">
        <w:rPr>
          <w:rFonts w:eastAsia="Calibri"/>
          <w:bCs w:val="0"/>
          <w:szCs w:val="22"/>
        </w:rPr>
        <w:t>округа</w:t>
      </w:r>
      <w:bookmarkEnd w:id="339"/>
    </w:p>
    <w:p w:rsidR="0054518E" w:rsidRPr="00A5746B" w:rsidRDefault="0054518E" w:rsidP="0054518E">
      <w:pPr>
        <w:ind w:firstLine="567"/>
      </w:pPr>
      <w:r w:rsidRPr="00A5746B">
        <w:t>В ранее утвержденной схеме теплоснабжения мастер-план развития систем теплоснабж</w:t>
      </w:r>
      <w:r w:rsidRPr="00A5746B">
        <w:t>е</w:t>
      </w:r>
      <w:r w:rsidRPr="00A5746B">
        <w:t xml:space="preserve">ния </w:t>
      </w:r>
      <w:r w:rsidR="00FE6FCF" w:rsidRPr="00A5746B">
        <w:t>округа</w:t>
      </w:r>
      <w:r w:rsidRPr="00A5746B">
        <w:t xml:space="preserve"> не разрабатывался.</w:t>
      </w:r>
    </w:p>
    <w:p w:rsidR="0080158A" w:rsidRPr="00A5746B" w:rsidRDefault="00E762C3" w:rsidP="0006129B">
      <w:pPr>
        <w:ind w:firstLine="567"/>
      </w:pPr>
      <w:r w:rsidRPr="00A5746B">
        <w:t xml:space="preserve">Глава 5 разработана в соответствии с действующей редакцией </w:t>
      </w:r>
      <w:r w:rsidR="00C879D3" w:rsidRPr="00A5746B">
        <w:t>Постановления Правител</w:t>
      </w:r>
      <w:r w:rsidR="00C879D3" w:rsidRPr="00A5746B">
        <w:t>ь</w:t>
      </w:r>
      <w:r w:rsidR="00C879D3" w:rsidRPr="00A5746B">
        <w:t>ства РФ от 22.02.2012 № 154</w:t>
      </w:r>
      <w:r w:rsidR="003F3107" w:rsidRPr="00A5746B">
        <w:t xml:space="preserve"> </w:t>
      </w:r>
      <w:r w:rsidRPr="00A5746B">
        <w:t xml:space="preserve">«О требованиях к схемам теплоснабжения, порядку их </w:t>
      </w:r>
      <w:r w:rsidR="008E4EBE" w:rsidRPr="00A5746B">
        <w:t>разработки</w:t>
      </w:r>
      <w:r w:rsidRPr="00A5746B">
        <w:t xml:space="preserve"> и утверждения» </w:t>
      </w:r>
      <w:r w:rsidR="00127490" w:rsidRPr="00A5746B">
        <w:t>и Методическими указаниями (</w:t>
      </w:r>
      <w:r w:rsidR="003965AF" w:rsidRPr="00A5746B">
        <w:t>утв. Приказом Минэнерго России от 05.0</w:t>
      </w:r>
      <w:r w:rsidR="003E674F" w:rsidRPr="00A5746B">
        <w:t>7.</w:t>
      </w:r>
      <w:r w:rsidR="003965AF" w:rsidRPr="00A5746B">
        <w:t>2019 № 212 «Об утверждении Методических указаний по разработке схем теплоснабжения»</w:t>
      </w:r>
      <w:r w:rsidR="00127490" w:rsidRPr="00A5746B">
        <w:t>).</w:t>
      </w:r>
    </w:p>
    <w:p w:rsidR="00E025F8" w:rsidRPr="00A5746B" w:rsidRDefault="00E025F8" w:rsidP="0006129B">
      <w:pPr>
        <w:pStyle w:val="30"/>
        <w:spacing w:line="240" w:lineRule="auto"/>
        <w:rPr>
          <w:rFonts w:eastAsia="Calibri"/>
          <w:bCs w:val="0"/>
          <w:szCs w:val="22"/>
        </w:rPr>
      </w:pPr>
      <w:bookmarkStart w:id="340" w:name="_Toc121588613"/>
      <w:r w:rsidRPr="00A5746B">
        <w:rPr>
          <w:rFonts w:eastAsia="Calibri"/>
          <w:bCs w:val="0"/>
          <w:szCs w:val="22"/>
        </w:rPr>
        <w:t>ГЛАВА 6 Существующие и перспективные балансы производительности водоподг</w:t>
      </w:r>
      <w:r w:rsidRPr="00A5746B">
        <w:rPr>
          <w:rFonts w:eastAsia="Calibri"/>
          <w:bCs w:val="0"/>
          <w:szCs w:val="22"/>
        </w:rPr>
        <w:t>о</w:t>
      </w:r>
      <w:r w:rsidRPr="00A5746B">
        <w:rPr>
          <w:rFonts w:eastAsia="Calibri"/>
          <w:bCs w:val="0"/>
          <w:szCs w:val="22"/>
        </w:rPr>
        <w:t>товительных установок и максимального потребления теплоносителя теплопотребля</w:t>
      </w:r>
      <w:r w:rsidRPr="00A5746B">
        <w:rPr>
          <w:rFonts w:eastAsia="Calibri"/>
          <w:bCs w:val="0"/>
          <w:szCs w:val="22"/>
        </w:rPr>
        <w:t>ю</w:t>
      </w:r>
      <w:r w:rsidRPr="00A5746B">
        <w:rPr>
          <w:rFonts w:eastAsia="Calibri"/>
          <w:bCs w:val="0"/>
          <w:szCs w:val="22"/>
        </w:rPr>
        <w:t>щими установками потребителей, в том числе в аварийных режимах</w:t>
      </w:r>
      <w:bookmarkEnd w:id="340"/>
    </w:p>
    <w:p w:rsidR="0080158A" w:rsidRPr="00A5746B" w:rsidRDefault="0012675A" w:rsidP="0006129B">
      <w:pPr>
        <w:ind w:firstLine="567"/>
      </w:pPr>
      <w:r w:rsidRPr="00A5746B">
        <w:t xml:space="preserve">Глава разработана </w:t>
      </w:r>
      <w:r w:rsidR="0080158A" w:rsidRPr="00A5746B">
        <w:t xml:space="preserve">в соответствии с действующей редакцией </w:t>
      </w:r>
      <w:r w:rsidR="00C879D3" w:rsidRPr="00A5746B">
        <w:t>Постановления Правител</w:t>
      </w:r>
      <w:r w:rsidR="00C879D3" w:rsidRPr="00A5746B">
        <w:t>ь</w:t>
      </w:r>
      <w:r w:rsidR="00C879D3" w:rsidRPr="00A5746B">
        <w:t>ства РФ от 22.02.2012 № 154</w:t>
      </w:r>
      <w:r w:rsidR="003F3107" w:rsidRPr="00A5746B">
        <w:t xml:space="preserve"> </w:t>
      </w:r>
      <w:r w:rsidR="0080158A" w:rsidRPr="00A5746B">
        <w:t xml:space="preserve">«О требованиях к схемам теплоснабжения, порядку их </w:t>
      </w:r>
      <w:r w:rsidR="008E4EBE" w:rsidRPr="00A5746B">
        <w:t>разработки</w:t>
      </w:r>
      <w:r w:rsidR="0080158A" w:rsidRPr="00A5746B">
        <w:t xml:space="preserve"> и утверждения» и Методическими указаниями</w:t>
      </w:r>
      <w:r w:rsidR="00127490" w:rsidRPr="00A5746B">
        <w:t xml:space="preserve"> (</w:t>
      </w:r>
      <w:r w:rsidR="003965AF" w:rsidRPr="00A5746B">
        <w:t>утв. Приказом Минэнерго России от 05.0</w:t>
      </w:r>
      <w:r w:rsidR="003E674F" w:rsidRPr="00A5746B">
        <w:t>7.</w:t>
      </w:r>
      <w:r w:rsidR="003965AF" w:rsidRPr="00A5746B">
        <w:t>2019 № 212 «Об утверждении Методических указаний по разработке схем теплоснабжения»</w:t>
      </w:r>
      <w:r w:rsidR="00127490" w:rsidRPr="00A5746B">
        <w:t>).</w:t>
      </w:r>
    </w:p>
    <w:p w:rsidR="00E025F8" w:rsidRPr="00A5746B" w:rsidRDefault="00E025F8" w:rsidP="0006129B">
      <w:pPr>
        <w:pStyle w:val="30"/>
        <w:spacing w:line="240" w:lineRule="auto"/>
        <w:rPr>
          <w:rFonts w:eastAsia="Calibri"/>
          <w:bCs w:val="0"/>
          <w:szCs w:val="22"/>
        </w:rPr>
      </w:pPr>
      <w:bookmarkStart w:id="341" w:name="_Toc121588614"/>
      <w:r w:rsidRPr="00A5746B">
        <w:rPr>
          <w:rFonts w:eastAsia="Calibri"/>
          <w:bCs w:val="0"/>
          <w:szCs w:val="22"/>
        </w:rPr>
        <w:t>ГЛАВА 7 Предложения по строительству, реконструкции, техническому перевоор</w:t>
      </w:r>
      <w:r w:rsidRPr="00A5746B">
        <w:rPr>
          <w:rFonts w:eastAsia="Calibri"/>
          <w:bCs w:val="0"/>
          <w:szCs w:val="22"/>
        </w:rPr>
        <w:t>у</w:t>
      </w:r>
      <w:r w:rsidRPr="00A5746B">
        <w:rPr>
          <w:rFonts w:eastAsia="Calibri"/>
          <w:bCs w:val="0"/>
          <w:szCs w:val="22"/>
        </w:rPr>
        <w:t>жению и (или) модернизации источников тепловой энергии</w:t>
      </w:r>
      <w:bookmarkEnd w:id="341"/>
    </w:p>
    <w:p w:rsidR="00010E76" w:rsidRPr="00A5746B" w:rsidRDefault="0012675A" w:rsidP="0006129B">
      <w:pPr>
        <w:ind w:firstLine="567"/>
      </w:pPr>
      <w:r w:rsidRPr="00A5746B">
        <w:t xml:space="preserve">Глава разработана </w:t>
      </w:r>
      <w:r w:rsidR="003F7AC4" w:rsidRPr="00A5746B">
        <w:t xml:space="preserve">в соответствии </w:t>
      </w:r>
      <w:r w:rsidR="00935E97" w:rsidRPr="00A5746B">
        <w:t xml:space="preserve">с действующей редакцией </w:t>
      </w:r>
      <w:r w:rsidR="00C879D3" w:rsidRPr="00A5746B">
        <w:t>Постановления Правител</w:t>
      </w:r>
      <w:r w:rsidR="00C879D3" w:rsidRPr="00A5746B">
        <w:t>ь</w:t>
      </w:r>
      <w:r w:rsidR="00C879D3" w:rsidRPr="00A5746B">
        <w:t>ства РФ от 22.02.2012 № 154</w:t>
      </w:r>
      <w:r w:rsidR="003F3107" w:rsidRPr="00A5746B">
        <w:t xml:space="preserve"> </w:t>
      </w:r>
      <w:r w:rsidR="00935E97" w:rsidRPr="00A5746B">
        <w:t xml:space="preserve">«О требованиях к схемам теплоснабжения, порядку их </w:t>
      </w:r>
      <w:r w:rsidR="008E4EBE" w:rsidRPr="00A5746B">
        <w:t>разработки</w:t>
      </w:r>
      <w:r w:rsidR="00935E97" w:rsidRPr="00A5746B">
        <w:t xml:space="preserve"> и утверждения» </w:t>
      </w:r>
      <w:r w:rsidR="00127490" w:rsidRPr="00A5746B">
        <w:t>и Методическими указаниями (</w:t>
      </w:r>
      <w:r w:rsidR="003965AF" w:rsidRPr="00A5746B">
        <w:t>утв. Приказом Минэнерго России от 05.0</w:t>
      </w:r>
      <w:r w:rsidR="003E674F" w:rsidRPr="00A5746B">
        <w:t>7.</w:t>
      </w:r>
      <w:r w:rsidR="003965AF" w:rsidRPr="00A5746B">
        <w:t>2019 № 212 «Об утверждении Методических указаний по разработке схем теплоснабжения»</w:t>
      </w:r>
      <w:r w:rsidR="00127490" w:rsidRPr="00A5746B">
        <w:t>).</w:t>
      </w:r>
    </w:p>
    <w:p w:rsidR="00E025F8" w:rsidRPr="00A5746B" w:rsidRDefault="00E025F8" w:rsidP="0006129B">
      <w:pPr>
        <w:pStyle w:val="30"/>
        <w:spacing w:line="240" w:lineRule="auto"/>
        <w:rPr>
          <w:rFonts w:eastAsia="Calibri"/>
          <w:bCs w:val="0"/>
          <w:szCs w:val="22"/>
        </w:rPr>
      </w:pPr>
      <w:bookmarkStart w:id="342" w:name="_Toc121588615"/>
      <w:r w:rsidRPr="00A5746B">
        <w:rPr>
          <w:rFonts w:eastAsia="Calibri"/>
          <w:bCs w:val="0"/>
          <w:szCs w:val="22"/>
        </w:rPr>
        <w:t>ГЛАВА 8 Предложения по строительству, реконструкции и (или) модернизации те</w:t>
      </w:r>
      <w:r w:rsidRPr="00A5746B">
        <w:rPr>
          <w:rFonts w:eastAsia="Calibri"/>
          <w:bCs w:val="0"/>
          <w:szCs w:val="22"/>
        </w:rPr>
        <w:t>п</w:t>
      </w:r>
      <w:r w:rsidRPr="00A5746B">
        <w:rPr>
          <w:rFonts w:eastAsia="Calibri"/>
          <w:bCs w:val="0"/>
          <w:szCs w:val="22"/>
        </w:rPr>
        <w:t>ловых сетей</w:t>
      </w:r>
      <w:bookmarkEnd w:id="342"/>
    </w:p>
    <w:p w:rsidR="009A3B89" w:rsidRPr="00A5746B" w:rsidRDefault="0012675A" w:rsidP="0006129B">
      <w:pPr>
        <w:ind w:firstLine="567"/>
      </w:pPr>
      <w:r w:rsidRPr="00A5746B">
        <w:t xml:space="preserve">Глава разработана </w:t>
      </w:r>
      <w:r w:rsidR="003F7AC4" w:rsidRPr="00A5746B">
        <w:t xml:space="preserve">в соответствии </w:t>
      </w:r>
      <w:r w:rsidR="0080158A" w:rsidRPr="00A5746B">
        <w:t xml:space="preserve">с действующей редакцией </w:t>
      </w:r>
      <w:r w:rsidR="00C879D3" w:rsidRPr="00A5746B">
        <w:t>Постановления Правител</w:t>
      </w:r>
      <w:r w:rsidR="00C879D3" w:rsidRPr="00A5746B">
        <w:t>ь</w:t>
      </w:r>
      <w:r w:rsidR="00C879D3" w:rsidRPr="00A5746B">
        <w:t>ства РФ от 22.02.2012 № 154</w:t>
      </w:r>
      <w:r w:rsidR="003F3107" w:rsidRPr="00A5746B">
        <w:t xml:space="preserve"> </w:t>
      </w:r>
      <w:r w:rsidR="0080158A" w:rsidRPr="00A5746B">
        <w:t xml:space="preserve">«О требованиях к схемам теплоснабжения, порядку их </w:t>
      </w:r>
      <w:r w:rsidR="008E4EBE" w:rsidRPr="00A5746B">
        <w:t>разработки</w:t>
      </w:r>
      <w:r w:rsidR="0080158A" w:rsidRPr="00A5746B">
        <w:t xml:space="preserve"> и утверждения» и Метод</w:t>
      </w:r>
      <w:r w:rsidR="00127490" w:rsidRPr="00A5746B">
        <w:t>ическими указаниями (</w:t>
      </w:r>
      <w:r w:rsidR="003965AF" w:rsidRPr="00A5746B">
        <w:t>утв. Приказом Минэнерго России от 05.0</w:t>
      </w:r>
      <w:r w:rsidR="003E674F" w:rsidRPr="00A5746B">
        <w:t>7.</w:t>
      </w:r>
      <w:r w:rsidR="003965AF" w:rsidRPr="00A5746B">
        <w:t>2019 № 212 «Об утверждении Методических указаний по разработке схем теплоснабжения»</w:t>
      </w:r>
      <w:r w:rsidR="00127490" w:rsidRPr="00A5746B">
        <w:t>).</w:t>
      </w:r>
    </w:p>
    <w:p w:rsidR="00E025F8" w:rsidRPr="00A5746B" w:rsidRDefault="00E025F8" w:rsidP="0006129B">
      <w:pPr>
        <w:pStyle w:val="30"/>
        <w:spacing w:line="240" w:lineRule="auto"/>
        <w:rPr>
          <w:rFonts w:eastAsia="Calibri"/>
          <w:bCs w:val="0"/>
          <w:szCs w:val="22"/>
        </w:rPr>
      </w:pPr>
      <w:bookmarkStart w:id="343" w:name="_Toc121588616"/>
      <w:r w:rsidRPr="00A5746B">
        <w:rPr>
          <w:rFonts w:eastAsia="Calibri"/>
          <w:bCs w:val="0"/>
          <w:szCs w:val="22"/>
        </w:rPr>
        <w:t>ГЛАВА 9 Предложения по переводу открытых систем теплоснабжения (горячего в</w:t>
      </w:r>
      <w:r w:rsidRPr="00A5746B">
        <w:rPr>
          <w:rFonts w:eastAsia="Calibri"/>
          <w:bCs w:val="0"/>
          <w:szCs w:val="22"/>
        </w:rPr>
        <w:t>о</w:t>
      </w:r>
      <w:r w:rsidRPr="00A5746B">
        <w:rPr>
          <w:rFonts w:eastAsia="Calibri"/>
          <w:bCs w:val="0"/>
          <w:szCs w:val="22"/>
        </w:rPr>
        <w:t>доснабжения) в закрытые системы горячего водоснабжения</w:t>
      </w:r>
      <w:bookmarkEnd w:id="343"/>
    </w:p>
    <w:p w:rsidR="008079F3" w:rsidRPr="00A5746B" w:rsidRDefault="008079F3" w:rsidP="008079F3">
      <w:pPr>
        <w:pStyle w:val="Affb"/>
        <w:rPr>
          <w:szCs w:val="24"/>
        </w:rPr>
      </w:pPr>
      <w:r w:rsidRPr="00A5746B">
        <w:rPr>
          <w:szCs w:val="24"/>
        </w:rPr>
        <w:t>Централизованное горячее водоснабжение на территории округа с использованием откр</w:t>
      </w:r>
      <w:r w:rsidRPr="00A5746B">
        <w:rPr>
          <w:szCs w:val="24"/>
        </w:rPr>
        <w:t>ы</w:t>
      </w:r>
      <w:r w:rsidRPr="00A5746B">
        <w:rPr>
          <w:szCs w:val="24"/>
        </w:rPr>
        <w:t>тых схем теплоснабжения не осуществляется.</w:t>
      </w:r>
    </w:p>
    <w:p w:rsidR="00E025F8" w:rsidRPr="00A5746B" w:rsidRDefault="00E025F8" w:rsidP="0006129B">
      <w:pPr>
        <w:pStyle w:val="30"/>
        <w:spacing w:line="240" w:lineRule="auto"/>
        <w:rPr>
          <w:rFonts w:eastAsia="Calibri"/>
          <w:bCs w:val="0"/>
          <w:szCs w:val="22"/>
        </w:rPr>
      </w:pPr>
      <w:bookmarkStart w:id="344" w:name="_Toc121588617"/>
      <w:r w:rsidRPr="00A5746B">
        <w:rPr>
          <w:rFonts w:eastAsia="Calibri"/>
          <w:bCs w:val="0"/>
          <w:szCs w:val="22"/>
        </w:rPr>
        <w:t>ГЛАВА 10 Перспективные топливные балансы</w:t>
      </w:r>
      <w:bookmarkEnd w:id="344"/>
    </w:p>
    <w:p w:rsidR="00010E76" w:rsidRPr="00A5746B" w:rsidRDefault="0012675A" w:rsidP="0006129B">
      <w:pPr>
        <w:ind w:firstLine="567"/>
      </w:pPr>
      <w:r w:rsidRPr="00A5746B">
        <w:t xml:space="preserve">Глава разработана </w:t>
      </w:r>
      <w:r w:rsidR="003F7AC4" w:rsidRPr="00A5746B">
        <w:t xml:space="preserve">в соответствии </w:t>
      </w:r>
      <w:r w:rsidR="0080158A" w:rsidRPr="00A5746B">
        <w:t xml:space="preserve">с действующей редакцией </w:t>
      </w:r>
      <w:r w:rsidR="00C879D3" w:rsidRPr="00A5746B">
        <w:t>Постановления Правител</w:t>
      </w:r>
      <w:r w:rsidR="00C879D3" w:rsidRPr="00A5746B">
        <w:t>ь</w:t>
      </w:r>
      <w:r w:rsidR="00C879D3" w:rsidRPr="00A5746B">
        <w:t>ства РФ от 22.02.2012 № 154</w:t>
      </w:r>
      <w:r w:rsidR="003F3107" w:rsidRPr="00A5746B">
        <w:t xml:space="preserve"> </w:t>
      </w:r>
      <w:r w:rsidR="0080158A" w:rsidRPr="00A5746B">
        <w:t xml:space="preserve">«О требованиях к схемам теплоснабжения, порядку их </w:t>
      </w:r>
      <w:r w:rsidR="008E4EBE" w:rsidRPr="00A5746B">
        <w:t>разработки</w:t>
      </w:r>
      <w:r w:rsidR="0080158A" w:rsidRPr="00A5746B">
        <w:t xml:space="preserve"> и утверждения» и Методическими указан</w:t>
      </w:r>
      <w:r w:rsidR="00127490" w:rsidRPr="00A5746B">
        <w:t>иями (</w:t>
      </w:r>
      <w:r w:rsidR="003965AF" w:rsidRPr="00A5746B">
        <w:t>утв. Приказом Минэнерго России от 05.0</w:t>
      </w:r>
      <w:r w:rsidR="003E674F" w:rsidRPr="00A5746B">
        <w:t>7.</w:t>
      </w:r>
      <w:r w:rsidR="003965AF" w:rsidRPr="00A5746B">
        <w:t>2019 № 212 «Об утверждении Методических указаний по разработке схем теплоснабжения»</w:t>
      </w:r>
      <w:r w:rsidR="00127490" w:rsidRPr="00A5746B">
        <w:t>).</w:t>
      </w:r>
    </w:p>
    <w:p w:rsidR="00E025F8" w:rsidRPr="00A5746B" w:rsidRDefault="00E025F8" w:rsidP="0006129B">
      <w:pPr>
        <w:pStyle w:val="30"/>
        <w:spacing w:line="240" w:lineRule="auto"/>
        <w:rPr>
          <w:rFonts w:eastAsia="Calibri"/>
          <w:bCs w:val="0"/>
          <w:szCs w:val="22"/>
        </w:rPr>
      </w:pPr>
      <w:bookmarkStart w:id="345" w:name="_Toc121588618"/>
      <w:r w:rsidRPr="00A5746B">
        <w:rPr>
          <w:rFonts w:eastAsia="Calibri"/>
          <w:bCs w:val="0"/>
          <w:szCs w:val="22"/>
        </w:rPr>
        <w:t>ГЛАВА 11 Оценка надежности теплоснабжения</w:t>
      </w:r>
      <w:bookmarkEnd w:id="345"/>
    </w:p>
    <w:p w:rsidR="00010E76" w:rsidRPr="00A5746B" w:rsidRDefault="0012675A" w:rsidP="0006129B">
      <w:pPr>
        <w:ind w:firstLine="567"/>
      </w:pPr>
      <w:r w:rsidRPr="00A5746B">
        <w:t xml:space="preserve">Глава разработана </w:t>
      </w:r>
      <w:r w:rsidR="003F7AC4" w:rsidRPr="00A5746B">
        <w:t xml:space="preserve">в соответствии </w:t>
      </w:r>
      <w:r w:rsidR="0080158A" w:rsidRPr="00A5746B">
        <w:t xml:space="preserve">с действующей редакцией </w:t>
      </w:r>
      <w:r w:rsidR="00C879D3" w:rsidRPr="00A5746B">
        <w:t>Постановления Правител</w:t>
      </w:r>
      <w:r w:rsidR="00C879D3" w:rsidRPr="00A5746B">
        <w:t>ь</w:t>
      </w:r>
      <w:r w:rsidR="00C879D3" w:rsidRPr="00A5746B">
        <w:t>ства РФ от 22.02.2012 № 154</w:t>
      </w:r>
      <w:r w:rsidR="003F3107" w:rsidRPr="00A5746B">
        <w:t xml:space="preserve"> </w:t>
      </w:r>
      <w:r w:rsidR="0080158A" w:rsidRPr="00A5746B">
        <w:t xml:space="preserve">«О требованиях к схемам теплоснабжения, порядку их </w:t>
      </w:r>
      <w:r w:rsidR="008E4EBE" w:rsidRPr="00A5746B">
        <w:t>разработки</w:t>
      </w:r>
      <w:r w:rsidR="0080158A" w:rsidRPr="00A5746B">
        <w:t xml:space="preserve"> и утверждения» и Методиче</w:t>
      </w:r>
      <w:r w:rsidR="001509D9" w:rsidRPr="00A5746B">
        <w:t>скими указаниями (утв. Приказом Минэнерго России от 05.0</w:t>
      </w:r>
      <w:r w:rsidR="003E674F" w:rsidRPr="00A5746B">
        <w:t>7.</w:t>
      </w:r>
      <w:r w:rsidR="001509D9" w:rsidRPr="00A5746B">
        <w:t>2019 № 212 «Об утверждении Методических указаний по разработке схем теплоснабжения»).</w:t>
      </w:r>
    </w:p>
    <w:p w:rsidR="00E025F8" w:rsidRPr="00A5746B" w:rsidRDefault="00E025F8" w:rsidP="0006129B">
      <w:pPr>
        <w:pStyle w:val="30"/>
        <w:spacing w:line="240" w:lineRule="auto"/>
        <w:rPr>
          <w:rFonts w:eastAsia="Calibri"/>
          <w:bCs w:val="0"/>
          <w:szCs w:val="22"/>
        </w:rPr>
      </w:pPr>
      <w:bookmarkStart w:id="346" w:name="_Toc121588619"/>
      <w:r w:rsidRPr="00A5746B">
        <w:rPr>
          <w:rFonts w:eastAsia="Calibri"/>
          <w:bCs w:val="0"/>
          <w:szCs w:val="22"/>
        </w:rPr>
        <w:lastRenderedPageBreak/>
        <w:t>ГЛАВА 12 Обоснование инвестиций в строительство, реконструкцию, техническое перевооружение и (или) модернизацию</w:t>
      </w:r>
      <w:bookmarkEnd w:id="346"/>
    </w:p>
    <w:p w:rsidR="00010E76" w:rsidRPr="00A5746B" w:rsidRDefault="0012675A" w:rsidP="0006129B">
      <w:pPr>
        <w:ind w:firstLine="567"/>
      </w:pPr>
      <w:r w:rsidRPr="00A5746B">
        <w:t xml:space="preserve">Глава разработана </w:t>
      </w:r>
      <w:r w:rsidR="003F7AC4" w:rsidRPr="00A5746B">
        <w:t xml:space="preserve">в соответствии </w:t>
      </w:r>
      <w:r w:rsidR="0080158A" w:rsidRPr="00A5746B">
        <w:t>с действующей редакцией</w:t>
      </w:r>
      <w:r w:rsidR="00010E76" w:rsidRPr="00A5746B">
        <w:t xml:space="preserve"> </w:t>
      </w:r>
      <w:r w:rsidR="00C879D3" w:rsidRPr="00A5746B">
        <w:t>Постановления Правител</w:t>
      </w:r>
      <w:r w:rsidR="00C879D3" w:rsidRPr="00A5746B">
        <w:t>ь</w:t>
      </w:r>
      <w:r w:rsidR="00C879D3" w:rsidRPr="00A5746B">
        <w:t>ства РФ от 22.02.2012 № 154</w:t>
      </w:r>
      <w:r w:rsidR="003F3107" w:rsidRPr="00A5746B">
        <w:t xml:space="preserve"> </w:t>
      </w:r>
      <w:r w:rsidR="00010E76" w:rsidRPr="00A5746B">
        <w:t>«О требованиях к схемам теплоснабжения, порядку их разработки и утверждения» и Методическими указаниями по разработке схем теплоснабжения (</w:t>
      </w:r>
      <w:r w:rsidR="003965AF" w:rsidRPr="00A5746B">
        <w:t>утв. Прик</w:t>
      </w:r>
      <w:r w:rsidR="003965AF" w:rsidRPr="00A5746B">
        <w:t>а</w:t>
      </w:r>
      <w:r w:rsidR="003965AF" w:rsidRPr="00A5746B">
        <w:t>зом Минэнерго России от 05.0</w:t>
      </w:r>
      <w:r w:rsidR="003E674F" w:rsidRPr="00A5746B">
        <w:t>7.</w:t>
      </w:r>
      <w:r w:rsidR="003965AF" w:rsidRPr="00A5746B">
        <w:t>2019 № 212 «Об утверждении Методических указаний по ра</w:t>
      </w:r>
      <w:r w:rsidR="003965AF" w:rsidRPr="00A5746B">
        <w:t>з</w:t>
      </w:r>
      <w:r w:rsidR="003965AF" w:rsidRPr="00A5746B">
        <w:t>работке схем теплоснабжения»</w:t>
      </w:r>
      <w:r w:rsidR="00010E76" w:rsidRPr="00A5746B">
        <w:t>).</w:t>
      </w:r>
    </w:p>
    <w:p w:rsidR="00E025F8" w:rsidRPr="00A5746B" w:rsidRDefault="00E025F8" w:rsidP="0006129B">
      <w:pPr>
        <w:pStyle w:val="30"/>
        <w:spacing w:line="240" w:lineRule="auto"/>
        <w:rPr>
          <w:rFonts w:eastAsia="Calibri"/>
          <w:bCs w:val="0"/>
          <w:szCs w:val="22"/>
        </w:rPr>
      </w:pPr>
      <w:bookmarkStart w:id="347" w:name="_Toc121588620"/>
      <w:r w:rsidRPr="00A5746B">
        <w:rPr>
          <w:rFonts w:eastAsia="Calibri"/>
          <w:bCs w:val="0"/>
          <w:szCs w:val="22"/>
        </w:rPr>
        <w:t xml:space="preserve">ГЛАВА 13 Индикаторы развития систем теплоснабжения </w:t>
      </w:r>
      <w:r w:rsidR="00FE6FCF" w:rsidRPr="00A5746B">
        <w:rPr>
          <w:rFonts w:eastAsia="Calibri"/>
          <w:bCs w:val="0"/>
          <w:szCs w:val="22"/>
        </w:rPr>
        <w:t>округа</w:t>
      </w:r>
      <w:bookmarkEnd w:id="347"/>
    </w:p>
    <w:p w:rsidR="00010E76" w:rsidRPr="00A5746B" w:rsidRDefault="0012675A" w:rsidP="0006129B">
      <w:pPr>
        <w:ind w:firstLine="567"/>
      </w:pPr>
      <w:r w:rsidRPr="00A5746B">
        <w:t xml:space="preserve">Глава разработана </w:t>
      </w:r>
      <w:r w:rsidR="003F7AC4" w:rsidRPr="00A5746B">
        <w:t xml:space="preserve">в соответствии </w:t>
      </w:r>
      <w:r w:rsidR="0080158A" w:rsidRPr="00A5746B">
        <w:t>с действующей редакцией</w:t>
      </w:r>
      <w:r w:rsidR="00010E76" w:rsidRPr="00A5746B">
        <w:t xml:space="preserve"> </w:t>
      </w:r>
      <w:r w:rsidR="00C879D3" w:rsidRPr="00A5746B">
        <w:t>Постановления Правител</w:t>
      </w:r>
      <w:r w:rsidR="00C879D3" w:rsidRPr="00A5746B">
        <w:t>ь</w:t>
      </w:r>
      <w:r w:rsidR="00C879D3" w:rsidRPr="00A5746B">
        <w:t>ства РФ от 22.02.2012 № 154</w:t>
      </w:r>
      <w:r w:rsidR="003F3107" w:rsidRPr="00A5746B">
        <w:t xml:space="preserve"> </w:t>
      </w:r>
      <w:r w:rsidR="00010E76" w:rsidRPr="00A5746B">
        <w:t>«О требованиях к схемам теплоснабжения, порядку их разработки и утверждения» и Методическими указаниями по разработке схем теплоснабжения (</w:t>
      </w:r>
      <w:r w:rsidR="003965AF" w:rsidRPr="00A5746B">
        <w:t>утв. Прик</w:t>
      </w:r>
      <w:r w:rsidR="003965AF" w:rsidRPr="00A5746B">
        <w:t>а</w:t>
      </w:r>
      <w:r w:rsidR="003965AF" w:rsidRPr="00A5746B">
        <w:t>зом Минэнерго России от 05.0</w:t>
      </w:r>
      <w:r w:rsidR="003E674F" w:rsidRPr="00A5746B">
        <w:t>7.</w:t>
      </w:r>
      <w:r w:rsidR="003965AF" w:rsidRPr="00A5746B">
        <w:t>2019 № 212 «Об утверждении Методических указаний по ра</w:t>
      </w:r>
      <w:r w:rsidR="003965AF" w:rsidRPr="00A5746B">
        <w:t>з</w:t>
      </w:r>
      <w:r w:rsidR="003965AF" w:rsidRPr="00A5746B">
        <w:t>работке схем теплоснабжения»</w:t>
      </w:r>
      <w:r w:rsidR="00010E76" w:rsidRPr="00A5746B">
        <w:t>).</w:t>
      </w:r>
    </w:p>
    <w:p w:rsidR="00E025F8" w:rsidRPr="00A5746B" w:rsidRDefault="00E025F8" w:rsidP="0006129B">
      <w:pPr>
        <w:pStyle w:val="30"/>
        <w:spacing w:line="240" w:lineRule="auto"/>
        <w:rPr>
          <w:rFonts w:eastAsia="Calibri"/>
          <w:bCs w:val="0"/>
          <w:szCs w:val="22"/>
        </w:rPr>
      </w:pPr>
      <w:bookmarkStart w:id="348" w:name="_Toc121588621"/>
      <w:r w:rsidRPr="00A5746B">
        <w:rPr>
          <w:rFonts w:eastAsia="Calibri"/>
          <w:bCs w:val="0"/>
          <w:szCs w:val="22"/>
        </w:rPr>
        <w:t>ГЛАВА 14 Ценовые (тарифные) последствия</w:t>
      </w:r>
      <w:bookmarkEnd w:id="348"/>
    </w:p>
    <w:p w:rsidR="00010E76" w:rsidRPr="00A5746B" w:rsidRDefault="0012675A" w:rsidP="0006129B">
      <w:pPr>
        <w:ind w:firstLine="567"/>
      </w:pPr>
      <w:r w:rsidRPr="00A5746B">
        <w:t xml:space="preserve">Глава разработана </w:t>
      </w:r>
      <w:r w:rsidR="003F7AC4" w:rsidRPr="00A5746B">
        <w:t xml:space="preserve">в соответствии </w:t>
      </w:r>
      <w:r w:rsidR="0080158A" w:rsidRPr="00A5746B">
        <w:t>с действующей редакцией</w:t>
      </w:r>
      <w:r w:rsidR="00010E76" w:rsidRPr="00A5746B">
        <w:t xml:space="preserve"> </w:t>
      </w:r>
      <w:r w:rsidR="00C879D3" w:rsidRPr="00A5746B">
        <w:t>Постановления Правител</w:t>
      </w:r>
      <w:r w:rsidR="00C879D3" w:rsidRPr="00A5746B">
        <w:t>ь</w:t>
      </w:r>
      <w:r w:rsidR="00C879D3" w:rsidRPr="00A5746B">
        <w:t>ства РФ от 22.02.2012 № 154</w:t>
      </w:r>
      <w:r w:rsidR="003F3107" w:rsidRPr="00A5746B">
        <w:t xml:space="preserve"> </w:t>
      </w:r>
      <w:r w:rsidR="00010E76" w:rsidRPr="00A5746B">
        <w:t>«О требованиях к схемам теплоснабжения, порядку их разработки и утверждения» и Методическими указаниями по разработке схем теплоснабжения (</w:t>
      </w:r>
      <w:r w:rsidR="003965AF" w:rsidRPr="00A5746B">
        <w:t>утв. Прик</w:t>
      </w:r>
      <w:r w:rsidR="003965AF" w:rsidRPr="00A5746B">
        <w:t>а</w:t>
      </w:r>
      <w:r w:rsidR="003965AF" w:rsidRPr="00A5746B">
        <w:t>зом Минэнерго России от 05.0</w:t>
      </w:r>
      <w:r w:rsidR="003E674F" w:rsidRPr="00A5746B">
        <w:t>7.</w:t>
      </w:r>
      <w:r w:rsidR="003965AF" w:rsidRPr="00A5746B">
        <w:t>2019 № 212 «Об утверждении Методических указаний по ра</w:t>
      </w:r>
      <w:r w:rsidR="003965AF" w:rsidRPr="00A5746B">
        <w:t>з</w:t>
      </w:r>
      <w:r w:rsidR="003965AF" w:rsidRPr="00A5746B">
        <w:t>работке схем теплоснабжения»</w:t>
      </w:r>
      <w:r w:rsidR="00010E76" w:rsidRPr="00A5746B">
        <w:t>).</w:t>
      </w:r>
    </w:p>
    <w:p w:rsidR="00E025F8" w:rsidRPr="00A5746B" w:rsidRDefault="00E025F8" w:rsidP="0006129B">
      <w:pPr>
        <w:pStyle w:val="30"/>
        <w:spacing w:line="240" w:lineRule="auto"/>
        <w:rPr>
          <w:rFonts w:eastAsia="Calibri"/>
          <w:bCs w:val="0"/>
          <w:szCs w:val="22"/>
        </w:rPr>
      </w:pPr>
      <w:bookmarkStart w:id="349" w:name="_Toc121588622"/>
      <w:r w:rsidRPr="00A5746B">
        <w:rPr>
          <w:rFonts w:eastAsia="Calibri"/>
          <w:bCs w:val="0"/>
          <w:szCs w:val="22"/>
        </w:rPr>
        <w:t>ГЛАВА 15 Реестр единых теплоснабжающих организаций</w:t>
      </w:r>
      <w:bookmarkEnd w:id="349"/>
    </w:p>
    <w:p w:rsidR="00010E76" w:rsidRPr="00A5746B" w:rsidRDefault="0012675A" w:rsidP="0006129B">
      <w:pPr>
        <w:ind w:firstLine="567"/>
      </w:pPr>
      <w:r w:rsidRPr="00A5746B">
        <w:t xml:space="preserve">Глава разработана </w:t>
      </w:r>
      <w:r w:rsidR="003F7AC4" w:rsidRPr="00A5746B">
        <w:t xml:space="preserve">в соответствии </w:t>
      </w:r>
      <w:r w:rsidR="0080158A" w:rsidRPr="00A5746B">
        <w:t>с действующей редакцией</w:t>
      </w:r>
      <w:r w:rsidR="00010E76" w:rsidRPr="00A5746B">
        <w:t xml:space="preserve"> </w:t>
      </w:r>
      <w:r w:rsidR="00C879D3" w:rsidRPr="00A5746B">
        <w:t>Постановления Правител</w:t>
      </w:r>
      <w:r w:rsidR="00C879D3" w:rsidRPr="00A5746B">
        <w:t>ь</w:t>
      </w:r>
      <w:r w:rsidR="00C879D3" w:rsidRPr="00A5746B">
        <w:t>ства РФ от 22.02.2012 № 154</w:t>
      </w:r>
      <w:r w:rsidR="003F3107" w:rsidRPr="00A5746B">
        <w:t xml:space="preserve"> </w:t>
      </w:r>
      <w:r w:rsidR="00010E76" w:rsidRPr="00A5746B">
        <w:t>«О требованиях к схемам теплоснабжения, порядку их разработки и утверждения» и Методическими указаниями по разработке схем теплоснабжения (</w:t>
      </w:r>
      <w:r w:rsidR="003965AF" w:rsidRPr="00A5746B">
        <w:t>утв. Прик</w:t>
      </w:r>
      <w:r w:rsidR="003965AF" w:rsidRPr="00A5746B">
        <w:t>а</w:t>
      </w:r>
      <w:r w:rsidR="003965AF" w:rsidRPr="00A5746B">
        <w:t>зом Минэнерго России от 05.0</w:t>
      </w:r>
      <w:r w:rsidR="003E674F" w:rsidRPr="00A5746B">
        <w:t>7.</w:t>
      </w:r>
      <w:r w:rsidR="003965AF" w:rsidRPr="00A5746B">
        <w:t>2019 № 212 «Об утверждении Методических указаний по ра</w:t>
      </w:r>
      <w:r w:rsidR="003965AF" w:rsidRPr="00A5746B">
        <w:t>з</w:t>
      </w:r>
      <w:r w:rsidR="003965AF" w:rsidRPr="00A5746B">
        <w:t>работке схем теплоснабжения»</w:t>
      </w:r>
      <w:r w:rsidR="00010E76" w:rsidRPr="00A5746B">
        <w:t>).</w:t>
      </w:r>
    </w:p>
    <w:p w:rsidR="00E025F8" w:rsidRPr="00A5746B" w:rsidRDefault="00E025F8" w:rsidP="0006129B">
      <w:pPr>
        <w:pStyle w:val="30"/>
        <w:spacing w:line="240" w:lineRule="auto"/>
        <w:rPr>
          <w:rFonts w:eastAsia="Calibri"/>
          <w:bCs w:val="0"/>
          <w:szCs w:val="22"/>
        </w:rPr>
      </w:pPr>
      <w:bookmarkStart w:id="350" w:name="_Toc121588623"/>
      <w:r w:rsidRPr="00A5746B">
        <w:rPr>
          <w:rFonts w:eastAsia="Calibri"/>
          <w:bCs w:val="0"/>
          <w:szCs w:val="22"/>
        </w:rPr>
        <w:t>ГЛАВА 16 Реестр мероприятий схемы теплоснабжения</w:t>
      </w:r>
      <w:bookmarkEnd w:id="350"/>
    </w:p>
    <w:p w:rsidR="00010E76" w:rsidRPr="00A5746B" w:rsidRDefault="0012675A" w:rsidP="0006129B">
      <w:pPr>
        <w:ind w:firstLine="567"/>
      </w:pPr>
      <w:r w:rsidRPr="00A5746B">
        <w:t xml:space="preserve">Глава разработана </w:t>
      </w:r>
      <w:r w:rsidR="003F7AC4" w:rsidRPr="00A5746B">
        <w:t xml:space="preserve">в соответствии </w:t>
      </w:r>
      <w:r w:rsidR="0080158A" w:rsidRPr="00A5746B">
        <w:t>с действующей редакцией</w:t>
      </w:r>
      <w:r w:rsidR="00010E76" w:rsidRPr="00A5746B">
        <w:t xml:space="preserve"> </w:t>
      </w:r>
      <w:r w:rsidR="00C879D3" w:rsidRPr="00A5746B">
        <w:t>Постановления Правител</w:t>
      </w:r>
      <w:r w:rsidR="00C879D3" w:rsidRPr="00A5746B">
        <w:t>ь</w:t>
      </w:r>
      <w:r w:rsidR="00C879D3" w:rsidRPr="00A5746B">
        <w:t>ства РФ от 22.02.2012 № 154</w:t>
      </w:r>
      <w:r w:rsidR="003F3107" w:rsidRPr="00A5746B">
        <w:t xml:space="preserve"> </w:t>
      </w:r>
      <w:r w:rsidR="00010E76" w:rsidRPr="00A5746B">
        <w:t>«О требованиях к схемам теплоснабжения, порядку их разработки и утверждения» и Методическими указаниями по разработке схем теплоснабжения (утв. Прик</w:t>
      </w:r>
      <w:r w:rsidR="00010E76" w:rsidRPr="00A5746B">
        <w:t>а</w:t>
      </w:r>
      <w:r w:rsidR="00010E76" w:rsidRPr="00A5746B">
        <w:t>зом Министерства энергетики РФ от 5 марта 2019 года №212).</w:t>
      </w:r>
      <w:bookmarkEnd w:id="332"/>
      <w:bookmarkEnd w:id="333"/>
      <w:bookmarkEnd w:id="334"/>
    </w:p>
    <w:p w:rsidR="00A84EB4" w:rsidRPr="00A5746B" w:rsidRDefault="00A84EB4" w:rsidP="0006129B">
      <w:pPr>
        <w:ind w:firstLine="567"/>
      </w:pPr>
    </w:p>
    <w:sectPr w:rsidR="00A84EB4" w:rsidRPr="00A5746B" w:rsidSect="003B765F">
      <w:pgSz w:w="11904" w:h="16838"/>
      <w:pgMar w:top="1134" w:right="851" w:bottom="1134" w:left="1134" w:header="720" w:footer="720" w:gutter="0"/>
      <w:cols w:space="720"/>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06375" w:rsidRDefault="00A06375">
      <w:r>
        <w:separator/>
      </w:r>
    </w:p>
  </w:endnote>
  <w:endnote w:type="continuationSeparator" w:id="0">
    <w:p w:rsidR="00A06375" w:rsidRDefault="00A06375">
      <w:r>
        <w:continuationSeparator/>
      </w:r>
    </w:p>
  </w:endnote>
  <w:endnote w:type="continuationNotice" w:id="1">
    <w:p w:rsidR="00A06375" w:rsidRDefault="00A0637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Wingdings 3">
    <w:panose1 w:val="050401020108070707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CYR">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Microsoft YaHei">
    <w:panose1 w:val="020B0503020204020204"/>
    <w:charset w:val="86"/>
    <w:family w:val="swiss"/>
    <w:pitch w:val="variable"/>
    <w:sig w:usb0="80000287" w:usb1="2ACF3C50" w:usb2="00000016" w:usb3="00000000" w:csb0="0004001F" w:csb1="00000000"/>
  </w:font>
  <w:font w:name="Andale Sans UI">
    <w:panose1 w:val="00000000000000000000"/>
    <w:charset w:val="00"/>
    <w:family w:val="roman"/>
    <w:notTrueType/>
    <w:pitch w:val="default"/>
  </w:font>
  <w:font w:name="Verdana">
    <w:panose1 w:val="020B0604030504040204"/>
    <w:charset w:val="CC"/>
    <w:family w:val="swiss"/>
    <w:pitch w:val="variable"/>
    <w:sig w:usb0="A00006FF" w:usb1="4000205B" w:usb2="00000010" w:usb3="00000000" w:csb0="0000019F" w:csb1="00000000"/>
  </w:font>
  <w:font w:name="OpenSymbol">
    <w:panose1 w:val="00000000000000000000"/>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 w:name="Arial Narrow">
    <w:altName w:val="Franklin Gothic Medium Cond"/>
    <w:panose1 w:val="020B0606020202030204"/>
    <w:charset w:val="00"/>
    <w:family w:val="roman"/>
    <w:notTrueType/>
    <w:pitch w:val="default"/>
  </w:font>
  <w:font w:name="Garamond">
    <w:panose1 w:val="02020404030301010803"/>
    <w:charset w:val="CC"/>
    <w:family w:val="roman"/>
    <w:pitch w:val="variable"/>
    <w:sig w:usb0="000002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Palatino Linotype">
    <w:panose1 w:val="02040502050505030304"/>
    <w:charset w:val="CC"/>
    <w:family w:val="roman"/>
    <w:pitch w:val="variable"/>
    <w:sig w:usb0="E0000287" w:usb1="40000013" w:usb2="00000000" w:usb3="00000000" w:csb0="0000019F" w:csb1="00000000"/>
  </w:font>
  <w:font w:name="Lucida Sans Unicode">
    <w:panose1 w:val="020B0602030504020204"/>
    <w:charset w:val="CC"/>
    <w:family w:val="swiss"/>
    <w:pitch w:val="variable"/>
    <w:sig w:usb0="80000AFF" w:usb1="0000396B" w:usb2="00000000" w:usb3="00000000" w:csb0="000000BF" w:csb1="00000000"/>
  </w:font>
  <w:font w:name="Century Gothic">
    <w:panose1 w:val="020B0502020202020204"/>
    <w:charset w:val="CC"/>
    <w:family w:val="swiss"/>
    <w:pitch w:val="variable"/>
    <w:sig w:usb0="00000287" w:usb1="000000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Sylfaen">
    <w:panose1 w:val="010A0502050306030303"/>
    <w:charset w:val="CC"/>
    <w:family w:val="roman"/>
    <w:pitch w:val="variable"/>
    <w:sig w:usb0="04000687" w:usb1="00000000" w:usb2="00000000" w:usb3="00000000" w:csb0="0000009F" w:csb1="00000000"/>
  </w:font>
  <w:font w:name="Franklin Gothic Medium">
    <w:panose1 w:val="020B0603020102020204"/>
    <w:charset w:val="CC"/>
    <w:family w:val="swiss"/>
    <w:pitch w:val="variable"/>
    <w:sig w:usb0="00000287" w:usb1="00000000" w:usb2="00000000" w:usb3="00000000" w:csb0="0000009F" w:csb1="00000000"/>
  </w:font>
  <w:font w:name="Consolas">
    <w:panose1 w:val="020B0609020204030204"/>
    <w:charset w:val="CC"/>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GOST Type BU">
    <w:panose1 w:val="02010603020201000205"/>
    <w:charset w:val="CC"/>
    <w:family w:val="auto"/>
    <w:pitch w:val="variable"/>
    <w:sig w:usb0="800002AF" w:usb1="1000004A" w:usb2="00000000" w:usb3="00000000" w:csb0="8000009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62B4" w:rsidRPr="00E7735E" w:rsidRDefault="00A662B4">
    <w:pPr>
      <w:pStyle w:val="aff4"/>
      <w:jc w:val="right"/>
      <w:rPr>
        <w:szCs w:val="24"/>
      </w:rPr>
    </w:pPr>
    <w:r w:rsidRPr="00E7735E">
      <w:rPr>
        <w:szCs w:val="24"/>
      </w:rPr>
      <w:fldChar w:fldCharType="begin"/>
    </w:r>
    <w:r w:rsidRPr="00E7735E">
      <w:rPr>
        <w:szCs w:val="24"/>
      </w:rPr>
      <w:instrText xml:space="preserve"> PAGE   \* MERGEFORMAT </w:instrText>
    </w:r>
    <w:r w:rsidRPr="00E7735E">
      <w:rPr>
        <w:szCs w:val="24"/>
      </w:rPr>
      <w:fldChar w:fldCharType="separate"/>
    </w:r>
    <w:r>
      <w:rPr>
        <w:noProof/>
        <w:szCs w:val="24"/>
      </w:rPr>
      <w:t>2</w:t>
    </w:r>
    <w:r w:rsidRPr="00E7735E">
      <w:rPr>
        <w:szCs w:val="24"/>
      </w:rPr>
      <w:fldChar w:fldCharType="end"/>
    </w:r>
  </w:p>
  <w:p w:rsidR="00A662B4" w:rsidRDefault="00A662B4">
    <w:pPr>
      <w:pStyle w:val="aff4"/>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62B4" w:rsidRDefault="00A662B4" w:rsidP="00B2577E">
    <w:pPr>
      <w:pStyle w:val="aff4"/>
      <w:jc w:val="right"/>
    </w:pPr>
    <w:r w:rsidRPr="00E7735E">
      <w:rPr>
        <w:szCs w:val="24"/>
      </w:rPr>
      <w:fldChar w:fldCharType="begin"/>
    </w:r>
    <w:r w:rsidRPr="00E7735E">
      <w:rPr>
        <w:szCs w:val="24"/>
      </w:rPr>
      <w:instrText xml:space="preserve"> PAGE   \* MERGEFORMAT </w:instrText>
    </w:r>
    <w:r w:rsidRPr="00E7735E">
      <w:rPr>
        <w:szCs w:val="24"/>
      </w:rPr>
      <w:fldChar w:fldCharType="separate"/>
    </w:r>
    <w:r w:rsidR="00504481">
      <w:rPr>
        <w:noProof/>
        <w:szCs w:val="24"/>
      </w:rPr>
      <w:t>31</w:t>
    </w:r>
    <w:r w:rsidRPr="00E7735E">
      <w:rPr>
        <w:szCs w:val="24"/>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62B4" w:rsidRDefault="00A662B4" w:rsidP="00B2577E">
    <w:pPr>
      <w:pStyle w:val="aff4"/>
      <w:jc w:val="right"/>
    </w:pPr>
    <w:r w:rsidRPr="00E7735E">
      <w:rPr>
        <w:szCs w:val="24"/>
      </w:rPr>
      <w:fldChar w:fldCharType="begin"/>
    </w:r>
    <w:r w:rsidRPr="00E7735E">
      <w:rPr>
        <w:szCs w:val="24"/>
      </w:rPr>
      <w:instrText xml:space="preserve"> PAGE   \* MERGEFORMAT </w:instrText>
    </w:r>
    <w:r w:rsidRPr="00E7735E">
      <w:rPr>
        <w:szCs w:val="24"/>
      </w:rPr>
      <w:fldChar w:fldCharType="separate"/>
    </w:r>
    <w:r w:rsidR="00504481">
      <w:rPr>
        <w:noProof/>
        <w:szCs w:val="24"/>
      </w:rPr>
      <w:t>142</w:t>
    </w:r>
    <w:r w:rsidRPr="00E7735E">
      <w:rPr>
        <w:szCs w:val="24"/>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62B4" w:rsidRPr="00E7735E" w:rsidRDefault="00A662B4">
    <w:pPr>
      <w:pStyle w:val="aff4"/>
      <w:jc w:val="right"/>
      <w:rPr>
        <w:szCs w:val="24"/>
      </w:rPr>
    </w:pPr>
    <w:r w:rsidRPr="00E7735E">
      <w:rPr>
        <w:szCs w:val="24"/>
      </w:rPr>
      <w:fldChar w:fldCharType="begin"/>
    </w:r>
    <w:r w:rsidRPr="00E7735E">
      <w:rPr>
        <w:szCs w:val="24"/>
      </w:rPr>
      <w:instrText xml:space="preserve"> PAGE   \* MERGEFORMAT </w:instrText>
    </w:r>
    <w:r w:rsidRPr="00E7735E">
      <w:rPr>
        <w:szCs w:val="24"/>
      </w:rPr>
      <w:fldChar w:fldCharType="separate"/>
    </w:r>
    <w:r w:rsidR="00504481">
      <w:rPr>
        <w:noProof/>
        <w:szCs w:val="24"/>
      </w:rPr>
      <w:t>216</w:t>
    </w:r>
    <w:r w:rsidRPr="00E7735E">
      <w:rPr>
        <w:szCs w:val="24"/>
      </w:rPr>
      <w:fldChar w:fldCharType="end"/>
    </w:r>
  </w:p>
  <w:p w:rsidR="00A662B4" w:rsidRDefault="00A662B4">
    <w:pPr>
      <w:pStyle w:val="aff4"/>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662B4" w:rsidRDefault="00A662B4">
    <w:pPr>
      <w:pStyle w:val="aff4"/>
      <w:jc w:val="right"/>
    </w:pPr>
  </w:p>
  <w:p w:rsidR="00A662B4" w:rsidRDefault="00A662B4">
    <w:pPr>
      <w:pStyle w:val="aff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06375" w:rsidRDefault="00A06375">
      <w:r>
        <w:separator/>
      </w:r>
    </w:p>
  </w:footnote>
  <w:footnote w:type="continuationSeparator" w:id="0">
    <w:p w:rsidR="00A06375" w:rsidRDefault="00A06375">
      <w:r>
        <w:continuationSeparator/>
      </w:r>
    </w:p>
  </w:footnote>
  <w:footnote w:type="continuationNotice" w:id="1">
    <w:p w:rsidR="00A06375" w:rsidRDefault="00A06375"/>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F"/>
    <w:multiLevelType w:val="singleLevel"/>
    <w:tmpl w:val="92C2BC4C"/>
    <w:lvl w:ilvl="0">
      <w:start w:val="1"/>
      <w:numFmt w:val="decimal"/>
      <w:pStyle w:val="2"/>
      <w:lvlText w:val="%1."/>
      <w:lvlJc w:val="left"/>
      <w:pPr>
        <w:tabs>
          <w:tab w:val="num" w:pos="643"/>
        </w:tabs>
        <w:ind w:left="643" w:hanging="360"/>
      </w:pPr>
    </w:lvl>
  </w:abstractNum>
  <w:abstractNum w:abstractNumId="1">
    <w:nsid w:val="FFFFFF80"/>
    <w:multiLevelType w:val="singleLevel"/>
    <w:tmpl w:val="3F0C434A"/>
    <w:lvl w:ilvl="0">
      <w:start w:val="1"/>
      <w:numFmt w:val="bullet"/>
      <w:pStyle w:val="5"/>
      <w:lvlText w:val=""/>
      <w:lvlJc w:val="left"/>
      <w:pPr>
        <w:ind w:left="1800" w:hanging="360"/>
      </w:pPr>
      <w:rPr>
        <w:rFonts w:ascii="Symbol" w:hAnsi="Symbol" w:hint="default"/>
        <w:color w:val="C0504D"/>
      </w:rPr>
    </w:lvl>
  </w:abstractNum>
  <w:abstractNum w:abstractNumId="2">
    <w:nsid w:val="FFFFFF81"/>
    <w:multiLevelType w:val="singleLevel"/>
    <w:tmpl w:val="78B8BCEC"/>
    <w:lvl w:ilvl="0">
      <w:start w:val="1"/>
      <w:numFmt w:val="bullet"/>
      <w:pStyle w:val="4"/>
      <w:lvlText w:val=""/>
      <w:lvlJc w:val="left"/>
      <w:pPr>
        <w:ind w:left="1440" w:hanging="360"/>
      </w:pPr>
      <w:rPr>
        <w:rFonts w:ascii="Symbol" w:hAnsi="Symbol" w:hint="default"/>
        <w:color w:val="943634"/>
      </w:rPr>
    </w:lvl>
  </w:abstractNum>
  <w:abstractNum w:abstractNumId="3">
    <w:nsid w:val="FFFFFF82"/>
    <w:multiLevelType w:val="singleLevel"/>
    <w:tmpl w:val="99340E5E"/>
    <w:lvl w:ilvl="0">
      <w:start w:val="1"/>
      <w:numFmt w:val="bullet"/>
      <w:pStyle w:val="3"/>
      <w:lvlText w:val=""/>
      <w:lvlJc w:val="left"/>
      <w:pPr>
        <w:ind w:left="1080" w:hanging="360"/>
      </w:pPr>
      <w:rPr>
        <w:rFonts w:ascii="Wingdings 3" w:hAnsi="Wingdings 3" w:hint="default"/>
        <w:color w:val="808080"/>
      </w:rPr>
    </w:lvl>
  </w:abstractNum>
  <w:abstractNum w:abstractNumId="4">
    <w:nsid w:val="FFFFFF83"/>
    <w:multiLevelType w:val="singleLevel"/>
    <w:tmpl w:val="5B846FA6"/>
    <w:lvl w:ilvl="0">
      <w:start w:val="1"/>
      <w:numFmt w:val="bullet"/>
      <w:pStyle w:val="20"/>
      <w:lvlText w:val=""/>
      <w:lvlJc w:val="left"/>
      <w:pPr>
        <w:ind w:left="720" w:hanging="360"/>
      </w:pPr>
      <w:rPr>
        <w:rFonts w:ascii="Wingdings 3" w:hAnsi="Wingdings 3" w:hint="default"/>
        <w:color w:val="C0504D"/>
      </w:rPr>
    </w:lvl>
  </w:abstractNum>
  <w:abstractNum w:abstractNumId="5">
    <w:nsid w:val="FFFFFF89"/>
    <w:multiLevelType w:val="singleLevel"/>
    <w:tmpl w:val="0C4634EC"/>
    <w:lvl w:ilvl="0">
      <w:start w:val="1"/>
      <w:numFmt w:val="bullet"/>
      <w:pStyle w:val="a"/>
      <w:lvlText w:val=""/>
      <w:lvlJc w:val="left"/>
      <w:pPr>
        <w:ind w:left="360" w:hanging="360"/>
      </w:pPr>
      <w:rPr>
        <w:rFonts w:ascii="Symbol" w:hAnsi="Symbol" w:hint="default"/>
        <w:caps w:val="0"/>
        <w:strike w:val="0"/>
        <w:dstrike w:val="0"/>
        <w:vanish w:val="0"/>
        <w:webHidden w:val="0"/>
        <w:color w:val="auto"/>
        <w:u w:val="none"/>
        <w:effect w:val="none"/>
        <w:vertAlign w:val="baseline"/>
        <w:specVanish w:val="0"/>
      </w:rPr>
    </w:lvl>
  </w:abstractNum>
  <w:abstractNum w:abstractNumId="6">
    <w:nsid w:val="00000002"/>
    <w:multiLevelType w:val="singleLevel"/>
    <w:tmpl w:val="00000002"/>
    <w:name w:val="WW8Num2"/>
    <w:lvl w:ilvl="0">
      <w:start w:val="1"/>
      <w:numFmt w:val="decimal"/>
      <w:lvlText w:val="%1."/>
      <w:lvlJc w:val="left"/>
      <w:pPr>
        <w:tabs>
          <w:tab w:val="num" w:pos="0"/>
        </w:tabs>
        <w:ind w:left="1698" w:hanging="990"/>
      </w:pPr>
      <w:rPr>
        <w:rFonts w:cs="Times New Roman"/>
      </w:rPr>
    </w:lvl>
  </w:abstractNum>
  <w:abstractNum w:abstractNumId="7">
    <w:nsid w:val="003511F6"/>
    <w:multiLevelType w:val="hybridMultilevel"/>
    <w:tmpl w:val="A09E7BB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
    <w:nsid w:val="02F76E8E"/>
    <w:multiLevelType w:val="hybridMultilevel"/>
    <w:tmpl w:val="80746702"/>
    <w:lvl w:ilvl="0" w:tplc="CAB2A4B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04E03E05"/>
    <w:multiLevelType w:val="hybridMultilevel"/>
    <w:tmpl w:val="00FABEB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05CB7CD8"/>
    <w:multiLevelType w:val="hybridMultilevel"/>
    <w:tmpl w:val="6CEC0ED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nsid w:val="07DE776D"/>
    <w:multiLevelType w:val="hybridMultilevel"/>
    <w:tmpl w:val="A0E02DAA"/>
    <w:lvl w:ilvl="0" w:tplc="9840398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nsid w:val="088C066D"/>
    <w:multiLevelType w:val="hybridMultilevel"/>
    <w:tmpl w:val="73342FF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
    <w:nsid w:val="0A200BDB"/>
    <w:multiLevelType w:val="hybridMultilevel"/>
    <w:tmpl w:val="0512E09E"/>
    <w:lvl w:ilvl="0" w:tplc="9C5E3B3A">
      <w:start w:val="1"/>
      <w:numFmt w:val="bullet"/>
      <w:pStyle w:val="a0"/>
      <w:lvlText w:val=""/>
      <w:lvlJc w:val="left"/>
      <w:pPr>
        <w:ind w:left="1070"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nsid w:val="0F556573"/>
    <w:multiLevelType w:val="hybridMultilevel"/>
    <w:tmpl w:val="78A25F4C"/>
    <w:lvl w:ilvl="0" w:tplc="466634E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5">
    <w:nsid w:val="102A48F8"/>
    <w:multiLevelType w:val="hybridMultilevel"/>
    <w:tmpl w:val="1946E4A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6">
    <w:nsid w:val="103854A8"/>
    <w:multiLevelType w:val="hybridMultilevel"/>
    <w:tmpl w:val="F8F2E042"/>
    <w:lvl w:ilvl="0" w:tplc="466634E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nsid w:val="10A66B7B"/>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8">
    <w:nsid w:val="138B618F"/>
    <w:multiLevelType w:val="hybridMultilevel"/>
    <w:tmpl w:val="E36C37A8"/>
    <w:lvl w:ilvl="0" w:tplc="466634E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9">
    <w:nsid w:val="175D74EC"/>
    <w:multiLevelType w:val="hybridMultilevel"/>
    <w:tmpl w:val="926EF844"/>
    <w:lvl w:ilvl="0" w:tplc="466634E0">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0">
    <w:nsid w:val="2D763909"/>
    <w:multiLevelType w:val="hybridMultilevel"/>
    <w:tmpl w:val="817E22C8"/>
    <w:lvl w:ilvl="0" w:tplc="466634E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nsid w:val="33DC2B06"/>
    <w:multiLevelType w:val="hybridMultilevel"/>
    <w:tmpl w:val="910868E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2">
    <w:nsid w:val="34B71081"/>
    <w:multiLevelType w:val="hybridMultilevel"/>
    <w:tmpl w:val="D58026A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3">
    <w:nsid w:val="3F347D36"/>
    <w:multiLevelType w:val="hybridMultilevel"/>
    <w:tmpl w:val="ACE683C8"/>
    <w:styleLink w:val="1111112"/>
    <w:lvl w:ilvl="0" w:tplc="04190001">
      <w:start w:val="1"/>
      <w:numFmt w:val="bullet"/>
      <w:lvlText w:val=""/>
      <w:lvlJc w:val="left"/>
      <w:pPr>
        <w:ind w:left="1400" w:hanging="360"/>
      </w:pPr>
      <w:rPr>
        <w:rFonts w:ascii="Symbol" w:hAnsi="Symbol" w:hint="default"/>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24">
    <w:nsid w:val="46A7270A"/>
    <w:multiLevelType w:val="hybridMultilevel"/>
    <w:tmpl w:val="AE7EB7C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5">
    <w:nsid w:val="48AA61F5"/>
    <w:multiLevelType w:val="hybridMultilevel"/>
    <w:tmpl w:val="9092CC98"/>
    <w:lvl w:ilvl="0" w:tplc="466634E0">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6">
    <w:nsid w:val="4A600A5D"/>
    <w:multiLevelType w:val="hybridMultilevel"/>
    <w:tmpl w:val="67826FD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
    <w:nsid w:val="4DDC315A"/>
    <w:multiLevelType w:val="hybridMultilevel"/>
    <w:tmpl w:val="1EE80422"/>
    <w:lvl w:ilvl="0" w:tplc="CAB2A4B2">
      <w:start w:val="1"/>
      <w:numFmt w:val="decimal"/>
      <w:lvlText w:val="%1"/>
      <w:lvlJc w:val="left"/>
      <w:pPr>
        <w:ind w:left="502"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4ED168AE"/>
    <w:multiLevelType w:val="hybridMultilevel"/>
    <w:tmpl w:val="58DA1BF8"/>
    <w:lvl w:ilvl="0" w:tplc="466634E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nsid w:val="502D1AD0"/>
    <w:multiLevelType w:val="hybridMultilevel"/>
    <w:tmpl w:val="E4947EE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5316331C"/>
    <w:multiLevelType w:val="singleLevel"/>
    <w:tmpl w:val="73A030B2"/>
    <w:lvl w:ilvl="0">
      <w:start w:val="1"/>
      <w:numFmt w:val="decimal"/>
      <w:pStyle w:val="a1"/>
      <w:lvlText w:val="%1."/>
      <w:lvlJc w:val="left"/>
      <w:pPr>
        <w:tabs>
          <w:tab w:val="num" w:pos="562"/>
        </w:tabs>
        <w:ind w:left="562" w:hanging="562"/>
      </w:pPr>
    </w:lvl>
  </w:abstractNum>
  <w:abstractNum w:abstractNumId="31">
    <w:nsid w:val="596706CF"/>
    <w:multiLevelType w:val="hybridMultilevel"/>
    <w:tmpl w:val="D15E935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5BB4485E"/>
    <w:multiLevelType w:val="hybridMultilevel"/>
    <w:tmpl w:val="80746702"/>
    <w:lvl w:ilvl="0" w:tplc="CAB2A4B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5CDF26F8"/>
    <w:multiLevelType w:val="hybridMultilevel"/>
    <w:tmpl w:val="7D8035B2"/>
    <w:lvl w:ilvl="0" w:tplc="62D6011A">
      <w:start w:val="1"/>
      <w:numFmt w:val="bullet"/>
      <w:pStyle w:val="a2"/>
      <w:lvlText w:val="–"/>
      <w:lvlJc w:val="left"/>
      <w:pPr>
        <w:ind w:left="1429" w:hanging="360"/>
      </w:pPr>
      <w:rPr>
        <w:rFonts w:ascii="Times New Roman CYR" w:hAnsi="Times New Roman CYR" w:hint="default"/>
      </w:rPr>
    </w:lvl>
    <w:lvl w:ilvl="1" w:tplc="04190003">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nsid w:val="5E5520E9"/>
    <w:multiLevelType w:val="hybridMultilevel"/>
    <w:tmpl w:val="00FABEB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643F159E"/>
    <w:multiLevelType w:val="hybridMultilevel"/>
    <w:tmpl w:val="80746702"/>
    <w:lvl w:ilvl="0" w:tplc="CAB2A4B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644E6264"/>
    <w:multiLevelType w:val="hybridMultilevel"/>
    <w:tmpl w:val="E4947EE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6D1F0F63"/>
    <w:multiLevelType w:val="hybridMultilevel"/>
    <w:tmpl w:val="14BE1472"/>
    <w:lvl w:ilvl="0" w:tplc="9840398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8">
    <w:nsid w:val="6EF50AEB"/>
    <w:multiLevelType w:val="hybridMultilevel"/>
    <w:tmpl w:val="962446EC"/>
    <w:lvl w:ilvl="0" w:tplc="634E3142">
      <w:start w:val="1"/>
      <w:numFmt w:val="decimal"/>
      <w:pStyle w:val="a3"/>
      <w:lvlText w:val="Таблица %1"/>
      <w:lvlJc w:val="left"/>
      <w:pPr>
        <w:ind w:left="3480"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718C5C3E"/>
    <w:multiLevelType w:val="hybridMultilevel"/>
    <w:tmpl w:val="DC702F26"/>
    <w:lvl w:ilvl="0" w:tplc="CAB2A4B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71AB6A56"/>
    <w:multiLevelType w:val="hybridMultilevel"/>
    <w:tmpl w:val="61A4369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1">
    <w:nsid w:val="7B2222BF"/>
    <w:multiLevelType w:val="hybridMultilevel"/>
    <w:tmpl w:val="798C8BDA"/>
    <w:lvl w:ilvl="0" w:tplc="9840398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2">
    <w:nsid w:val="7BB52066"/>
    <w:multiLevelType w:val="hybridMultilevel"/>
    <w:tmpl w:val="5ABE7D9C"/>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43">
    <w:nsid w:val="7E8B0036"/>
    <w:multiLevelType w:val="hybridMultilevel"/>
    <w:tmpl w:val="7D6406A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4">
    <w:nsid w:val="7F1E774E"/>
    <w:multiLevelType w:val="hybridMultilevel"/>
    <w:tmpl w:val="56F8C862"/>
    <w:lvl w:ilvl="0" w:tplc="9840398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5"/>
  </w:num>
  <w:num w:numId="2">
    <w:abstractNumId w:val="30"/>
    <w:lvlOverride w:ilvl="0">
      <w:startOverride w:val="1"/>
    </w:lvlOverride>
  </w:num>
  <w:num w:numId="3">
    <w:abstractNumId w:val="4"/>
  </w:num>
  <w:num w:numId="4">
    <w:abstractNumId w:val="3"/>
  </w:num>
  <w:num w:numId="5">
    <w:abstractNumId w:val="2"/>
  </w:num>
  <w:num w:numId="6">
    <w:abstractNumId w:val="1"/>
  </w:num>
  <w:num w:numId="7">
    <w:abstractNumId w:val="0"/>
    <w:lvlOverride w:ilvl="0">
      <w:startOverride w:val="1"/>
    </w:lvlOverride>
  </w:num>
  <w:num w:numId="8">
    <w:abstractNumId w:val="17"/>
  </w:num>
  <w:num w:numId="9">
    <w:abstractNumId w:val="33"/>
  </w:num>
  <w:num w:numId="10">
    <w:abstractNumId w:val="23"/>
  </w:num>
  <w:num w:numId="11">
    <w:abstractNumId w:val="38"/>
  </w:num>
  <w:num w:numId="12">
    <w:abstractNumId w:val="37"/>
  </w:num>
  <w:num w:numId="13">
    <w:abstractNumId w:val="44"/>
  </w:num>
  <w:num w:numId="14">
    <w:abstractNumId w:val="41"/>
  </w:num>
  <w:num w:numId="15">
    <w:abstractNumId w:val="11"/>
  </w:num>
  <w:num w:numId="16">
    <w:abstractNumId w:val="19"/>
  </w:num>
  <w:num w:numId="17">
    <w:abstractNumId w:val="25"/>
  </w:num>
  <w:num w:numId="18">
    <w:abstractNumId w:val="13"/>
  </w:num>
  <w:num w:numId="19">
    <w:abstractNumId w:val="18"/>
  </w:num>
  <w:num w:numId="20">
    <w:abstractNumId w:val="20"/>
  </w:num>
  <w:num w:numId="21">
    <w:abstractNumId w:val="14"/>
  </w:num>
  <w:num w:numId="22">
    <w:abstractNumId w:val="26"/>
  </w:num>
  <w:num w:numId="23">
    <w:abstractNumId w:val="28"/>
  </w:num>
  <w:num w:numId="24">
    <w:abstractNumId w:val="16"/>
  </w:num>
  <w:num w:numId="25">
    <w:abstractNumId w:val="29"/>
  </w:num>
  <w:num w:numId="26">
    <w:abstractNumId w:val="36"/>
  </w:num>
  <w:num w:numId="27">
    <w:abstractNumId w:val="31"/>
  </w:num>
  <w:num w:numId="28">
    <w:abstractNumId w:val="34"/>
  </w:num>
  <w:num w:numId="29">
    <w:abstractNumId w:val="7"/>
  </w:num>
  <w:num w:numId="30">
    <w:abstractNumId w:val="12"/>
  </w:num>
  <w:num w:numId="31">
    <w:abstractNumId w:val="40"/>
  </w:num>
  <w:num w:numId="32">
    <w:abstractNumId w:val="21"/>
  </w:num>
  <w:num w:numId="33">
    <w:abstractNumId w:val="15"/>
  </w:num>
  <w:num w:numId="34">
    <w:abstractNumId w:val="24"/>
  </w:num>
  <w:num w:numId="35">
    <w:abstractNumId w:val="8"/>
  </w:num>
  <w:num w:numId="36">
    <w:abstractNumId w:val="32"/>
  </w:num>
  <w:num w:numId="37">
    <w:abstractNumId w:val="27"/>
  </w:num>
  <w:num w:numId="38">
    <w:abstractNumId w:val="35"/>
  </w:num>
  <w:num w:numId="39">
    <w:abstractNumId w:val="10"/>
  </w:num>
  <w:num w:numId="40">
    <w:abstractNumId w:val="22"/>
  </w:num>
  <w:num w:numId="41">
    <w:abstractNumId w:val="43"/>
  </w:num>
  <w:num w:numId="42">
    <w:abstractNumId w:val="39"/>
  </w:num>
  <w:num w:numId="43">
    <w:abstractNumId w:val="42"/>
  </w:num>
  <w:num w:numId="44">
    <w:abstractNumId w:val="9"/>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8"/>
  <w:defaultTabStop w:val="708"/>
  <w:autoHyphenation/>
  <w:drawingGridHorizontalSpacing w:val="120"/>
  <w:displayHorizontalDrawingGridEvery w:val="2"/>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3281E"/>
    <w:rsid w:val="000019FE"/>
    <w:rsid w:val="000020C8"/>
    <w:rsid w:val="000021B9"/>
    <w:rsid w:val="0000293E"/>
    <w:rsid w:val="00004BB7"/>
    <w:rsid w:val="00004F1E"/>
    <w:rsid w:val="000056AB"/>
    <w:rsid w:val="00005E90"/>
    <w:rsid w:val="00006E96"/>
    <w:rsid w:val="00010A90"/>
    <w:rsid w:val="00010C02"/>
    <w:rsid w:val="00010E76"/>
    <w:rsid w:val="00011246"/>
    <w:rsid w:val="00011724"/>
    <w:rsid w:val="00011F03"/>
    <w:rsid w:val="000120E2"/>
    <w:rsid w:val="00013B45"/>
    <w:rsid w:val="00014946"/>
    <w:rsid w:val="00014A37"/>
    <w:rsid w:val="00015674"/>
    <w:rsid w:val="00016400"/>
    <w:rsid w:val="000166B6"/>
    <w:rsid w:val="000173A8"/>
    <w:rsid w:val="000175CC"/>
    <w:rsid w:val="00020187"/>
    <w:rsid w:val="0002151B"/>
    <w:rsid w:val="00021AA1"/>
    <w:rsid w:val="00021CB1"/>
    <w:rsid w:val="00021E04"/>
    <w:rsid w:val="0002437D"/>
    <w:rsid w:val="0002497E"/>
    <w:rsid w:val="0002610D"/>
    <w:rsid w:val="00027782"/>
    <w:rsid w:val="00027BAE"/>
    <w:rsid w:val="00027F2B"/>
    <w:rsid w:val="000308C9"/>
    <w:rsid w:val="0003156F"/>
    <w:rsid w:val="0003266E"/>
    <w:rsid w:val="00032A2D"/>
    <w:rsid w:val="00033256"/>
    <w:rsid w:val="00034A39"/>
    <w:rsid w:val="00034DF7"/>
    <w:rsid w:val="000355A1"/>
    <w:rsid w:val="00035799"/>
    <w:rsid w:val="000361F5"/>
    <w:rsid w:val="00036ED8"/>
    <w:rsid w:val="000378D9"/>
    <w:rsid w:val="000379FA"/>
    <w:rsid w:val="00037F8E"/>
    <w:rsid w:val="0004016D"/>
    <w:rsid w:val="00041E78"/>
    <w:rsid w:val="00042A16"/>
    <w:rsid w:val="00043924"/>
    <w:rsid w:val="0004487D"/>
    <w:rsid w:val="00044BE0"/>
    <w:rsid w:val="00045BE0"/>
    <w:rsid w:val="000463D1"/>
    <w:rsid w:val="00047647"/>
    <w:rsid w:val="00047C1A"/>
    <w:rsid w:val="00047CCA"/>
    <w:rsid w:val="00050133"/>
    <w:rsid w:val="000511A1"/>
    <w:rsid w:val="000516E6"/>
    <w:rsid w:val="00051A0F"/>
    <w:rsid w:val="00051F26"/>
    <w:rsid w:val="00051F3D"/>
    <w:rsid w:val="00052312"/>
    <w:rsid w:val="00053304"/>
    <w:rsid w:val="000543FC"/>
    <w:rsid w:val="0005539B"/>
    <w:rsid w:val="00055703"/>
    <w:rsid w:val="00056709"/>
    <w:rsid w:val="0005686F"/>
    <w:rsid w:val="00056F96"/>
    <w:rsid w:val="0006129B"/>
    <w:rsid w:val="00061444"/>
    <w:rsid w:val="00061D3E"/>
    <w:rsid w:val="00064193"/>
    <w:rsid w:val="00065688"/>
    <w:rsid w:val="00066508"/>
    <w:rsid w:val="000672DA"/>
    <w:rsid w:val="0006744C"/>
    <w:rsid w:val="00070327"/>
    <w:rsid w:val="00070E4F"/>
    <w:rsid w:val="0007138F"/>
    <w:rsid w:val="00071819"/>
    <w:rsid w:val="00072D6D"/>
    <w:rsid w:val="00073341"/>
    <w:rsid w:val="00073AF6"/>
    <w:rsid w:val="00074D77"/>
    <w:rsid w:val="000757DE"/>
    <w:rsid w:val="00076690"/>
    <w:rsid w:val="0007674E"/>
    <w:rsid w:val="00077F62"/>
    <w:rsid w:val="00080A00"/>
    <w:rsid w:val="00080C36"/>
    <w:rsid w:val="0008152C"/>
    <w:rsid w:val="0008181F"/>
    <w:rsid w:val="00081F28"/>
    <w:rsid w:val="000820AA"/>
    <w:rsid w:val="00082938"/>
    <w:rsid w:val="00084260"/>
    <w:rsid w:val="00084DD8"/>
    <w:rsid w:val="00085163"/>
    <w:rsid w:val="000858E0"/>
    <w:rsid w:val="00085B38"/>
    <w:rsid w:val="00086C2C"/>
    <w:rsid w:val="000873A0"/>
    <w:rsid w:val="00087607"/>
    <w:rsid w:val="00087A6C"/>
    <w:rsid w:val="00090A54"/>
    <w:rsid w:val="0009215B"/>
    <w:rsid w:val="0009232B"/>
    <w:rsid w:val="00092887"/>
    <w:rsid w:val="000929F0"/>
    <w:rsid w:val="00093EBE"/>
    <w:rsid w:val="00094CE9"/>
    <w:rsid w:val="00095B0A"/>
    <w:rsid w:val="000964F7"/>
    <w:rsid w:val="00097584"/>
    <w:rsid w:val="00097D1B"/>
    <w:rsid w:val="00097E6E"/>
    <w:rsid w:val="000A0007"/>
    <w:rsid w:val="000A2CEF"/>
    <w:rsid w:val="000A5247"/>
    <w:rsid w:val="000A526D"/>
    <w:rsid w:val="000A53AD"/>
    <w:rsid w:val="000A5523"/>
    <w:rsid w:val="000A583B"/>
    <w:rsid w:val="000A5A43"/>
    <w:rsid w:val="000A799A"/>
    <w:rsid w:val="000B1E53"/>
    <w:rsid w:val="000B2614"/>
    <w:rsid w:val="000B2DC1"/>
    <w:rsid w:val="000B2DCD"/>
    <w:rsid w:val="000B2E1C"/>
    <w:rsid w:val="000B35CE"/>
    <w:rsid w:val="000B420C"/>
    <w:rsid w:val="000B4E51"/>
    <w:rsid w:val="000B5225"/>
    <w:rsid w:val="000B5965"/>
    <w:rsid w:val="000B67E7"/>
    <w:rsid w:val="000B7BF7"/>
    <w:rsid w:val="000C21D3"/>
    <w:rsid w:val="000C4400"/>
    <w:rsid w:val="000C5402"/>
    <w:rsid w:val="000C5D13"/>
    <w:rsid w:val="000C65B0"/>
    <w:rsid w:val="000C686D"/>
    <w:rsid w:val="000C69BD"/>
    <w:rsid w:val="000C6F28"/>
    <w:rsid w:val="000C7413"/>
    <w:rsid w:val="000C7C9D"/>
    <w:rsid w:val="000C7CFC"/>
    <w:rsid w:val="000D03BC"/>
    <w:rsid w:val="000D1F1C"/>
    <w:rsid w:val="000D27A6"/>
    <w:rsid w:val="000D35EC"/>
    <w:rsid w:val="000D49F6"/>
    <w:rsid w:val="000D4A03"/>
    <w:rsid w:val="000D4A0F"/>
    <w:rsid w:val="000D4AF5"/>
    <w:rsid w:val="000D6CF6"/>
    <w:rsid w:val="000D78B7"/>
    <w:rsid w:val="000D7A9E"/>
    <w:rsid w:val="000E0346"/>
    <w:rsid w:val="000E081F"/>
    <w:rsid w:val="000E0FB4"/>
    <w:rsid w:val="000E1031"/>
    <w:rsid w:val="000E1F42"/>
    <w:rsid w:val="000E2361"/>
    <w:rsid w:val="000E2449"/>
    <w:rsid w:val="000E2D27"/>
    <w:rsid w:val="000E3373"/>
    <w:rsid w:val="000E34D3"/>
    <w:rsid w:val="000E594E"/>
    <w:rsid w:val="000E5AB6"/>
    <w:rsid w:val="000E66EF"/>
    <w:rsid w:val="000E7065"/>
    <w:rsid w:val="000E7219"/>
    <w:rsid w:val="000E7B68"/>
    <w:rsid w:val="000E7C60"/>
    <w:rsid w:val="000E7FA0"/>
    <w:rsid w:val="000F17A5"/>
    <w:rsid w:val="000F2CF6"/>
    <w:rsid w:val="000F2D1E"/>
    <w:rsid w:val="000F34E7"/>
    <w:rsid w:val="000F3710"/>
    <w:rsid w:val="000F43D3"/>
    <w:rsid w:val="000F44E2"/>
    <w:rsid w:val="000F49FF"/>
    <w:rsid w:val="000F4C26"/>
    <w:rsid w:val="000F53CC"/>
    <w:rsid w:val="000F5683"/>
    <w:rsid w:val="000F796D"/>
    <w:rsid w:val="00100647"/>
    <w:rsid w:val="0010103B"/>
    <w:rsid w:val="0010158F"/>
    <w:rsid w:val="00102FD8"/>
    <w:rsid w:val="001030DA"/>
    <w:rsid w:val="00103133"/>
    <w:rsid w:val="0010345B"/>
    <w:rsid w:val="00103F7A"/>
    <w:rsid w:val="0010574B"/>
    <w:rsid w:val="00106CD7"/>
    <w:rsid w:val="00107433"/>
    <w:rsid w:val="001077A1"/>
    <w:rsid w:val="00107D6D"/>
    <w:rsid w:val="001106DF"/>
    <w:rsid w:val="001125F4"/>
    <w:rsid w:val="00112EED"/>
    <w:rsid w:val="00113850"/>
    <w:rsid w:val="00113BC2"/>
    <w:rsid w:val="00113D61"/>
    <w:rsid w:val="00113E54"/>
    <w:rsid w:val="00114195"/>
    <w:rsid w:val="00114626"/>
    <w:rsid w:val="00115250"/>
    <w:rsid w:val="00115AE1"/>
    <w:rsid w:val="00115CB3"/>
    <w:rsid w:val="0011750B"/>
    <w:rsid w:val="0011760A"/>
    <w:rsid w:val="001209CB"/>
    <w:rsid w:val="00120A44"/>
    <w:rsid w:val="00121D2A"/>
    <w:rsid w:val="0012211B"/>
    <w:rsid w:val="00122966"/>
    <w:rsid w:val="00122D42"/>
    <w:rsid w:val="00123091"/>
    <w:rsid w:val="00123E30"/>
    <w:rsid w:val="00123FFE"/>
    <w:rsid w:val="0012467B"/>
    <w:rsid w:val="0012675A"/>
    <w:rsid w:val="00126792"/>
    <w:rsid w:val="00127490"/>
    <w:rsid w:val="00127AE0"/>
    <w:rsid w:val="00127D3A"/>
    <w:rsid w:val="001307AD"/>
    <w:rsid w:val="00130A00"/>
    <w:rsid w:val="00130EA0"/>
    <w:rsid w:val="001318D5"/>
    <w:rsid w:val="00131C62"/>
    <w:rsid w:val="00131E1C"/>
    <w:rsid w:val="00132AA5"/>
    <w:rsid w:val="00133591"/>
    <w:rsid w:val="00133D7C"/>
    <w:rsid w:val="00134975"/>
    <w:rsid w:val="00134FC3"/>
    <w:rsid w:val="00135BB6"/>
    <w:rsid w:val="00136C5C"/>
    <w:rsid w:val="00140447"/>
    <w:rsid w:val="00141A78"/>
    <w:rsid w:val="00141EAC"/>
    <w:rsid w:val="00143B02"/>
    <w:rsid w:val="0014452C"/>
    <w:rsid w:val="001448D1"/>
    <w:rsid w:val="001451D3"/>
    <w:rsid w:val="00145336"/>
    <w:rsid w:val="0014555C"/>
    <w:rsid w:val="00145662"/>
    <w:rsid w:val="00145BBA"/>
    <w:rsid w:val="00146216"/>
    <w:rsid w:val="001467AA"/>
    <w:rsid w:val="00147295"/>
    <w:rsid w:val="0015066B"/>
    <w:rsid w:val="001509D9"/>
    <w:rsid w:val="00150BB8"/>
    <w:rsid w:val="00150FEB"/>
    <w:rsid w:val="001511DB"/>
    <w:rsid w:val="00153DEF"/>
    <w:rsid w:val="00153FD3"/>
    <w:rsid w:val="001540EC"/>
    <w:rsid w:val="001547BA"/>
    <w:rsid w:val="00154E72"/>
    <w:rsid w:val="00155593"/>
    <w:rsid w:val="00155BC3"/>
    <w:rsid w:val="001566A2"/>
    <w:rsid w:val="00157010"/>
    <w:rsid w:val="0015715B"/>
    <w:rsid w:val="001574EA"/>
    <w:rsid w:val="00157A31"/>
    <w:rsid w:val="001606B4"/>
    <w:rsid w:val="001606FF"/>
    <w:rsid w:val="00162A40"/>
    <w:rsid w:val="001639B0"/>
    <w:rsid w:val="001649E6"/>
    <w:rsid w:val="00164A1E"/>
    <w:rsid w:val="001654A4"/>
    <w:rsid w:val="00166D20"/>
    <w:rsid w:val="00167B53"/>
    <w:rsid w:val="00167B9E"/>
    <w:rsid w:val="001703E1"/>
    <w:rsid w:val="0017064F"/>
    <w:rsid w:val="00171784"/>
    <w:rsid w:val="001717AA"/>
    <w:rsid w:val="00171927"/>
    <w:rsid w:val="00172122"/>
    <w:rsid w:val="0017254B"/>
    <w:rsid w:val="00172C0D"/>
    <w:rsid w:val="0017315F"/>
    <w:rsid w:val="00173189"/>
    <w:rsid w:val="001740E5"/>
    <w:rsid w:val="00174325"/>
    <w:rsid w:val="0017461A"/>
    <w:rsid w:val="00174F4E"/>
    <w:rsid w:val="001756AC"/>
    <w:rsid w:val="00176B2F"/>
    <w:rsid w:val="001773E3"/>
    <w:rsid w:val="00177690"/>
    <w:rsid w:val="001777BC"/>
    <w:rsid w:val="0018420B"/>
    <w:rsid w:val="00185DF9"/>
    <w:rsid w:val="00185E20"/>
    <w:rsid w:val="00185F87"/>
    <w:rsid w:val="0018602D"/>
    <w:rsid w:val="001860C7"/>
    <w:rsid w:val="00186614"/>
    <w:rsid w:val="00186917"/>
    <w:rsid w:val="00186F05"/>
    <w:rsid w:val="001870FD"/>
    <w:rsid w:val="0018721C"/>
    <w:rsid w:val="00190A9D"/>
    <w:rsid w:val="00190F10"/>
    <w:rsid w:val="0019311F"/>
    <w:rsid w:val="001946E3"/>
    <w:rsid w:val="0019500D"/>
    <w:rsid w:val="00195CCC"/>
    <w:rsid w:val="00195CD5"/>
    <w:rsid w:val="00195F85"/>
    <w:rsid w:val="00196C5B"/>
    <w:rsid w:val="001976BB"/>
    <w:rsid w:val="001979A5"/>
    <w:rsid w:val="00197B36"/>
    <w:rsid w:val="001A2B92"/>
    <w:rsid w:val="001A3253"/>
    <w:rsid w:val="001A3C37"/>
    <w:rsid w:val="001A3DCF"/>
    <w:rsid w:val="001A4BDE"/>
    <w:rsid w:val="001A5DAB"/>
    <w:rsid w:val="001A655F"/>
    <w:rsid w:val="001B0282"/>
    <w:rsid w:val="001B0283"/>
    <w:rsid w:val="001B04B8"/>
    <w:rsid w:val="001B0873"/>
    <w:rsid w:val="001B1063"/>
    <w:rsid w:val="001B12F6"/>
    <w:rsid w:val="001B1553"/>
    <w:rsid w:val="001B1683"/>
    <w:rsid w:val="001B2EC1"/>
    <w:rsid w:val="001B359C"/>
    <w:rsid w:val="001B5D0A"/>
    <w:rsid w:val="001B6336"/>
    <w:rsid w:val="001B70BE"/>
    <w:rsid w:val="001B758F"/>
    <w:rsid w:val="001B7629"/>
    <w:rsid w:val="001B7814"/>
    <w:rsid w:val="001B7CFA"/>
    <w:rsid w:val="001C0F40"/>
    <w:rsid w:val="001C1CD9"/>
    <w:rsid w:val="001C201F"/>
    <w:rsid w:val="001C266A"/>
    <w:rsid w:val="001C2847"/>
    <w:rsid w:val="001C328B"/>
    <w:rsid w:val="001C4090"/>
    <w:rsid w:val="001C414A"/>
    <w:rsid w:val="001C4205"/>
    <w:rsid w:val="001C4478"/>
    <w:rsid w:val="001C461D"/>
    <w:rsid w:val="001C5FCB"/>
    <w:rsid w:val="001C6415"/>
    <w:rsid w:val="001C6A42"/>
    <w:rsid w:val="001D0B31"/>
    <w:rsid w:val="001D22DC"/>
    <w:rsid w:val="001D23F1"/>
    <w:rsid w:val="001D29ED"/>
    <w:rsid w:val="001D481A"/>
    <w:rsid w:val="001D492B"/>
    <w:rsid w:val="001D5034"/>
    <w:rsid w:val="001D51CE"/>
    <w:rsid w:val="001D63E3"/>
    <w:rsid w:val="001D6501"/>
    <w:rsid w:val="001D6DAB"/>
    <w:rsid w:val="001D6E0E"/>
    <w:rsid w:val="001D77B9"/>
    <w:rsid w:val="001D7929"/>
    <w:rsid w:val="001E0359"/>
    <w:rsid w:val="001E0D29"/>
    <w:rsid w:val="001E14A9"/>
    <w:rsid w:val="001E1733"/>
    <w:rsid w:val="001E1AAA"/>
    <w:rsid w:val="001E2531"/>
    <w:rsid w:val="001E2849"/>
    <w:rsid w:val="001E412C"/>
    <w:rsid w:val="001E5468"/>
    <w:rsid w:val="001E5505"/>
    <w:rsid w:val="001E5AAD"/>
    <w:rsid w:val="001E6038"/>
    <w:rsid w:val="001E67C6"/>
    <w:rsid w:val="001E696D"/>
    <w:rsid w:val="001E6DA8"/>
    <w:rsid w:val="001E6EE5"/>
    <w:rsid w:val="001E7697"/>
    <w:rsid w:val="001F02A2"/>
    <w:rsid w:val="001F03AA"/>
    <w:rsid w:val="001F0CC2"/>
    <w:rsid w:val="001F1E9D"/>
    <w:rsid w:val="001F1F1D"/>
    <w:rsid w:val="001F3360"/>
    <w:rsid w:val="001F4145"/>
    <w:rsid w:val="00200463"/>
    <w:rsid w:val="00201169"/>
    <w:rsid w:val="0020274D"/>
    <w:rsid w:val="00203726"/>
    <w:rsid w:val="00203F3E"/>
    <w:rsid w:val="002047BF"/>
    <w:rsid w:val="002049DB"/>
    <w:rsid w:val="00206C58"/>
    <w:rsid w:val="0020784F"/>
    <w:rsid w:val="00211153"/>
    <w:rsid w:val="00211360"/>
    <w:rsid w:val="00211732"/>
    <w:rsid w:val="00212142"/>
    <w:rsid w:val="00213987"/>
    <w:rsid w:val="00213A8B"/>
    <w:rsid w:val="00214280"/>
    <w:rsid w:val="00215921"/>
    <w:rsid w:val="00215E80"/>
    <w:rsid w:val="00216794"/>
    <w:rsid w:val="00216DF1"/>
    <w:rsid w:val="00217AF1"/>
    <w:rsid w:val="00220B15"/>
    <w:rsid w:val="00220B5D"/>
    <w:rsid w:val="002212D9"/>
    <w:rsid w:val="00222AE0"/>
    <w:rsid w:val="002231A2"/>
    <w:rsid w:val="0022334C"/>
    <w:rsid w:val="00223629"/>
    <w:rsid w:val="00224DEF"/>
    <w:rsid w:val="00226453"/>
    <w:rsid w:val="00226C71"/>
    <w:rsid w:val="00227654"/>
    <w:rsid w:val="00230132"/>
    <w:rsid w:val="0023053C"/>
    <w:rsid w:val="00230756"/>
    <w:rsid w:val="00231152"/>
    <w:rsid w:val="0023181C"/>
    <w:rsid w:val="0023308A"/>
    <w:rsid w:val="002345F0"/>
    <w:rsid w:val="00234830"/>
    <w:rsid w:val="002352BD"/>
    <w:rsid w:val="002355D3"/>
    <w:rsid w:val="00240F5F"/>
    <w:rsid w:val="00240F70"/>
    <w:rsid w:val="00242677"/>
    <w:rsid w:val="00242920"/>
    <w:rsid w:val="002451F5"/>
    <w:rsid w:val="0024564D"/>
    <w:rsid w:val="00247084"/>
    <w:rsid w:val="00247379"/>
    <w:rsid w:val="002504E7"/>
    <w:rsid w:val="002504FF"/>
    <w:rsid w:val="00250686"/>
    <w:rsid w:val="002526EA"/>
    <w:rsid w:val="002529DB"/>
    <w:rsid w:val="00253112"/>
    <w:rsid w:val="002532E9"/>
    <w:rsid w:val="00253709"/>
    <w:rsid w:val="002558A7"/>
    <w:rsid w:val="00255B44"/>
    <w:rsid w:val="00256ACB"/>
    <w:rsid w:val="00256B48"/>
    <w:rsid w:val="0025726E"/>
    <w:rsid w:val="0025773C"/>
    <w:rsid w:val="00257885"/>
    <w:rsid w:val="00257D34"/>
    <w:rsid w:val="00260134"/>
    <w:rsid w:val="00260A48"/>
    <w:rsid w:val="0026115F"/>
    <w:rsid w:val="0026191D"/>
    <w:rsid w:val="00261A37"/>
    <w:rsid w:val="00261DE3"/>
    <w:rsid w:val="0026278C"/>
    <w:rsid w:val="00263EA2"/>
    <w:rsid w:val="00263F0D"/>
    <w:rsid w:val="00264472"/>
    <w:rsid w:val="00264AFC"/>
    <w:rsid w:val="00265BDD"/>
    <w:rsid w:val="00265C8A"/>
    <w:rsid w:val="002664F2"/>
    <w:rsid w:val="00267238"/>
    <w:rsid w:val="002675B2"/>
    <w:rsid w:val="00267729"/>
    <w:rsid w:val="0027003C"/>
    <w:rsid w:val="00270BF9"/>
    <w:rsid w:val="00271FC6"/>
    <w:rsid w:val="00273065"/>
    <w:rsid w:val="002734DE"/>
    <w:rsid w:val="00274271"/>
    <w:rsid w:val="00274C31"/>
    <w:rsid w:val="002750DC"/>
    <w:rsid w:val="00275FDF"/>
    <w:rsid w:val="00276A43"/>
    <w:rsid w:val="00276DE6"/>
    <w:rsid w:val="0028018D"/>
    <w:rsid w:val="002805B6"/>
    <w:rsid w:val="002806A0"/>
    <w:rsid w:val="00280DBB"/>
    <w:rsid w:val="00281997"/>
    <w:rsid w:val="00281C68"/>
    <w:rsid w:val="002821E7"/>
    <w:rsid w:val="00282D51"/>
    <w:rsid w:val="0028432A"/>
    <w:rsid w:val="00284D52"/>
    <w:rsid w:val="00286A1E"/>
    <w:rsid w:val="00286E1D"/>
    <w:rsid w:val="002874E3"/>
    <w:rsid w:val="00287BF4"/>
    <w:rsid w:val="002927B3"/>
    <w:rsid w:val="00292ED3"/>
    <w:rsid w:val="002956A6"/>
    <w:rsid w:val="0029587A"/>
    <w:rsid w:val="002A07F2"/>
    <w:rsid w:val="002A1CAF"/>
    <w:rsid w:val="002A250F"/>
    <w:rsid w:val="002A2E38"/>
    <w:rsid w:val="002A4209"/>
    <w:rsid w:val="002A50EC"/>
    <w:rsid w:val="002A64E8"/>
    <w:rsid w:val="002A6E6E"/>
    <w:rsid w:val="002A7421"/>
    <w:rsid w:val="002B046D"/>
    <w:rsid w:val="002B1445"/>
    <w:rsid w:val="002B1A89"/>
    <w:rsid w:val="002B26DE"/>
    <w:rsid w:val="002B361D"/>
    <w:rsid w:val="002B3F36"/>
    <w:rsid w:val="002B497C"/>
    <w:rsid w:val="002B508A"/>
    <w:rsid w:val="002B5129"/>
    <w:rsid w:val="002B6231"/>
    <w:rsid w:val="002B6485"/>
    <w:rsid w:val="002B6DA3"/>
    <w:rsid w:val="002B7616"/>
    <w:rsid w:val="002B77B1"/>
    <w:rsid w:val="002B7D25"/>
    <w:rsid w:val="002C0C77"/>
    <w:rsid w:val="002C178F"/>
    <w:rsid w:val="002C1A04"/>
    <w:rsid w:val="002C269D"/>
    <w:rsid w:val="002C2C4A"/>
    <w:rsid w:val="002C34C2"/>
    <w:rsid w:val="002C3784"/>
    <w:rsid w:val="002C3909"/>
    <w:rsid w:val="002C3CA5"/>
    <w:rsid w:val="002C3FE8"/>
    <w:rsid w:val="002C4067"/>
    <w:rsid w:val="002C480E"/>
    <w:rsid w:val="002C4873"/>
    <w:rsid w:val="002C5110"/>
    <w:rsid w:val="002C6232"/>
    <w:rsid w:val="002C6E28"/>
    <w:rsid w:val="002D056B"/>
    <w:rsid w:val="002D08C1"/>
    <w:rsid w:val="002D0D64"/>
    <w:rsid w:val="002D22F6"/>
    <w:rsid w:val="002D25E1"/>
    <w:rsid w:val="002D2E40"/>
    <w:rsid w:val="002D3288"/>
    <w:rsid w:val="002D38C9"/>
    <w:rsid w:val="002D41C7"/>
    <w:rsid w:val="002D4584"/>
    <w:rsid w:val="002D48F2"/>
    <w:rsid w:val="002D496A"/>
    <w:rsid w:val="002D4D2D"/>
    <w:rsid w:val="002D572B"/>
    <w:rsid w:val="002D5835"/>
    <w:rsid w:val="002D721D"/>
    <w:rsid w:val="002E16C5"/>
    <w:rsid w:val="002E4457"/>
    <w:rsid w:val="002E4537"/>
    <w:rsid w:val="002E57A7"/>
    <w:rsid w:val="002E6537"/>
    <w:rsid w:val="002E6EC9"/>
    <w:rsid w:val="002E76D8"/>
    <w:rsid w:val="002F023E"/>
    <w:rsid w:val="002F0387"/>
    <w:rsid w:val="002F0497"/>
    <w:rsid w:val="002F0EBC"/>
    <w:rsid w:val="002F138B"/>
    <w:rsid w:val="002F15FD"/>
    <w:rsid w:val="002F1C58"/>
    <w:rsid w:val="002F2C4A"/>
    <w:rsid w:val="002F32A3"/>
    <w:rsid w:val="002F4224"/>
    <w:rsid w:val="002F5504"/>
    <w:rsid w:val="002F559F"/>
    <w:rsid w:val="002F5DCC"/>
    <w:rsid w:val="002F7753"/>
    <w:rsid w:val="002F7B3E"/>
    <w:rsid w:val="00300518"/>
    <w:rsid w:val="0030210C"/>
    <w:rsid w:val="0030224D"/>
    <w:rsid w:val="00302B66"/>
    <w:rsid w:val="00302C84"/>
    <w:rsid w:val="003060C2"/>
    <w:rsid w:val="00306457"/>
    <w:rsid w:val="00306B4D"/>
    <w:rsid w:val="0030778E"/>
    <w:rsid w:val="003102AD"/>
    <w:rsid w:val="0031034B"/>
    <w:rsid w:val="003104E4"/>
    <w:rsid w:val="00310B69"/>
    <w:rsid w:val="003113FD"/>
    <w:rsid w:val="00311CCC"/>
    <w:rsid w:val="003122D4"/>
    <w:rsid w:val="003125E4"/>
    <w:rsid w:val="00312630"/>
    <w:rsid w:val="00315BCC"/>
    <w:rsid w:val="0031688D"/>
    <w:rsid w:val="00316AF3"/>
    <w:rsid w:val="00316BD6"/>
    <w:rsid w:val="00317078"/>
    <w:rsid w:val="0031709E"/>
    <w:rsid w:val="003174C8"/>
    <w:rsid w:val="00321DE3"/>
    <w:rsid w:val="00322153"/>
    <w:rsid w:val="00322881"/>
    <w:rsid w:val="003231FD"/>
    <w:rsid w:val="00323CF7"/>
    <w:rsid w:val="00324B20"/>
    <w:rsid w:val="00325862"/>
    <w:rsid w:val="003261DF"/>
    <w:rsid w:val="00326EAF"/>
    <w:rsid w:val="0032742E"/>
    <w:rsid w:val="003319C2"/>
    <w:rsid w:val="00333124"/>
    <w:rsid w:val="00333B00"/>
    <w:rsid w:val="00333F3D"/>
    <w:rsid w:val="0033433D"/>
    <w:rsid w:val="00336882"/>
    <w:rsid w:val="00336D2F"/>
    <w:rsid w:val="003376D5"/>
    <w:rsid w:val="00340B5B"/>
    <w:rsid w:val="00341137"/>
    <w:rsid w:val="0034116F"/>
    <w:rsid w:val="00341E68"/>
    <w:rsid w:val="00342518"/>
    <w:rsid w:val="00342F20"/>
    <w:rsid w:val="00342FC5"/>
    <w:rsid w:val="003438EA"/>
    <w:rsid w:val="003438F1"/>
    <w:rsid w:val="00343B5C"/>
    <w:rsid w:val="00343E69"/>
    <w:rsid w:val="003442E9"/>
    <w:rsid w:val="003443CA"/>
    <w:rsid w:val="00345F6A"/>
    <w:rsid w:val="00346167"/>
    <w:rsid w:val="0034646C"/>
    <w:rsid w:val="00346BF2"/>
    <w:rsid w:val="003473DE"/>
    <w:rsid w:val="003476D9"/>
    <w:rsid w:val="00351141"/>
    <w:rsid w:val="00352199"/>
    <w:rsid w:val="003524CC"/>
    <w:rsid w:val="00352BAB"/>
    <w:rsid w:val="00353413"/>
    <w:rsid w:val="00353414"/>
    <w:rsid w:val="00354402"/>
    <w:rsid w:val="0035444C"/>
    <w:rsid w:val="00354CB5"/>
    <w:rsid w:val="00354E62"/>
    <w:rsid w:val="00356395"/>
    <w:rsid w:val="003563EA"/>
    <w:rsid w:val="00356962"/>
    <w:rsid w:val="00356CF4"/>
    <w:rsid w:val="00357F49"/>
    <w:rsid w:val="00360FA3"/>
    <w:rsid w:val="00362275"/>
    <w:rsid w:val="003627FD"/>
    <w:rsid w:val="003632A5"/>
    <w:rsid w:val="003633BE"/>
    <w:rsid w:val="003635BF"/>
    <w:rsid w:val="00363C63"/>
    <w:rsid w:val="00364717"/>
    <w:rsid w:val="00365FB8"/>
    <w:rsid w:val="00365FC6"/>
    <w:rsid w:val="003663BB"/>
    <w:rsid w:val="00370AE0"/>
    <w:rsid w:val="00370FF7"/>
    <w:rsid w:val="003713C7"/>
    <w:rsid w:val="00371459"/>
    <w:rsid w:val="00372D10"/>
    <w:rsid w:val="003733A9"/>
    <w:rsid w:val="0037359F"/>
    <w:rsid w:val="003735A7"/>
    <w:rsid w:val="00374C2A"/>
    <w:rsid w:val="0037554C"/>
    <w:rsid w:val="003767F3"/>
    <w:rsid w:val="00377E11"/>
    <w:rsid w:val="0038032A"/>
    <w:rsid w:val="003803B4"/>
    <w:rsid w:val="00380AF7"/>
    <w:rsid w:val="00380E00"/>
    <w:rsid w:val="003811BE"/>
    <w:rsid w:val="0038154E"/>
    <w:rsid w:val="00381615"/>
    <w:rsid w:val="0038209B"/>
    <w:rsid w:val="0038358A"/>
    <w:rsid w:val="003839E6"/>
    <w:rsid w:val="0038465B"/>
    <w:rsid w:val="0038531F"/>
    <w:rsid w:val="00385465"/>
    <w:rsid w:val="00385782"/>
    <w:rsid w:val="00385B8F"/>
    <w:rsid w:val="00386CE5"/>
    <w:rsid w:val="00387A55"/>
    <w:rsid w:val="003913AD"/>
    <w:rsid w:val="00391E9A"/>
    <w:rsid w:val="003923F3"/>
    <w:rsid w:val="0039349B"/>
    <w:rsid w:val="0039390E"/>
    <w:rsid w:val="00394970"/>
    <w:rsid w:val="00394DBA"/>
    <w:rsid w:val="00395E21"/>
    <w:rsid w:val="00395F53"/>
    <w:rsid w:val="003965AF"/>
    <w:rsid w:val="00397BCF"/>
    <w:rsid w:val="003A1A57"/>
    <w:rsid w:val="003A3855"/>
    <w:rsid w:val="003A39CB"/>
    <w:rsid w:val="003A44ED"/>
    <w:rsid w:val="003A54F7"/>
    <w:rsid w:val="003A5836"/>
    <w:rsid w:val="003A6591"/>
    <w:rsid w:val="003A6614"/>
    <w:rsid w:val="003A6830"/>
    <w:rsid w:val="003A6DC8"/>
    <w:rsid w:val="003A7479"/>
    <w:rsid w:val="003A7EA6"/>
    <w:rsid w:val="003B124A"/>
    <w:rsid w:val="003B20B6"/>
    <w:rsid w:val="003B2407"/>
    <w:rsid w:val="003B2994"/>
    <w:rsid w:val="003B2B40"/>
    <w:rsid w:val="003B3869"/>
    <w:rsid w:val="003B3B07"/>
    <w:rsid w:val="003B3B7D"/>
    <w:rsid w:val="003B3CE2"/>
    <w:rsid w:val="003B3FDE"/>
    <w:rsid w:val="003B51AE"/>
    <w:rsid w:val="003B565C"/>
    <w:rsid w:val="003B5A8D"/>
    <w:rsid w:val="003B765F"/>
    <w:rsid w:val="003B773A"/>
    <w:rsid w:val="003C1396"/>
    <w:rsid w:val="003C360C"/>
    <w:rsid w:val="003C3780"/>
    <w:rsid w:val="003C4B8D"/>
    <w:rsid w:val="003C4C91"/>
    <w:rsid w:val="003C53DA"/>
    <w:rsid w:val="003C5CA7"/>
    <w:rsid w:val="003C6D26"/>
    <w:rsid w:val="003C709E"/>
    <w:rsid w:val="003C728B"/>
    <w:rsid w:val="003C7464"/>
    <w:rsid w:val="003C7923"/>
    <w:rsid w:val="003D027B"/>
    <w:rsid w:val="003D0EF6"/>
    <w:rsid w:val="003D1579"/>
    <w:rsid w:val="003D206D"/>
    <w:rsid w:val="003D300D"/>
    <w:rsid w:val="003D39AA"/>
    <w:rsid w:val="003D5BF7"/>
    <w:rsid w:val="003D62D6"/>
    <w:rsid w:val="003D6459"/>
    <w:rsid w:val="003D6614"/>
    <w:rsid w:val="003D67A4"/>
    <w:rsid w:val="003D6D24"/>
    <w:rsid w:val="003D7216"/>
    <w:rsid w:val="003D7313"/>
    <w:rsid w:val="003E1274"/>
    <w:rsid w:val="003E164E"/>
    <w:rsid w:val="003E1FBE"/>
    <w:rsid w:val="003E2C0E"/>
    <w:rsid w:val="003E2CA2"/>
    <w:rsid w:val="003E306D"/>
    <w:rsid w:val="003E4474"/>
    <w:rsid w:val="003E6050"/>
    <w:rsid w:val="003E6614"/>
    <w:rsid w:val="003E674F"/>
    <w:rsid w:val="003E78CF"/>
    <w:rsid w:val="003E78D9"/>
    <w:rsid w:val="003F2EE2"/>
    <w:rsid w:val="003F3107"/>
    <w:rsid w:val="003F3B38"/>
    <w:rsid w:val="003F4381"/>
    <w:rsid w:val="003F45FB"/>
    <w:rsid w:val="003F4627"/>
    <w:rsid w:val="003F5383"/>
    <w:rsid w:val="003F5B9C"/>
    <w:rsid w:val="003F5BAF"/>
    <w:rsid w:val="003F6464"/>
    <w:rsid w:val="003F688F"/>
    <w:rsid w:val="003F68AA"/>
    <w:rsid w:val="003F7AC4"/>
    <w:rsid w:val="0040001E"/>
    <w:rsid w:val="00401E8A"/>
    <w:rsid w:val="0040241C"/>
    <w:rsid w:val="00402CFF"/>
    <w:rsid w:val="00403FD6"/>
    <w:rsid w:val="004040A2"/>
    <w:rsid w:val="00404F56"/>
    <w:rsid w:val="00406649"/>
    <w:rsid w:val="0041097E"/>
    <w:rsid w:val="004116D4"/>
    <w:rsid w:val="0041175F"/>
    <w:rsid w:val="00411FB9"/>
    <w:rsid w:val="00412391"/>
    <w:rsid w:val="00412A13"/>
    <w:rsid w:val="00412DCE"/>
    <w:rsid w:val="004132C5"/>
    <w:rsid w:val="004134A6"/>
    <w:rsid w:val="00414134"/>
    <w:rsid w:val="00414BF6"/>
    <w:rsid w:val="00414E2C"/>
    <w:rsid w:val="00415FBD"/>
    <w:rsid w:val="004167AD"/>
    <w:rsid w:val="004174C8"/>
    <w:rsid w:val="004206F2"/>
    <w:rsid w:val="0042153E"/>
    <w:rsid w:val="00422C34"/>
    <w:rsid w:val="004242A4"/>
    <w:rsid w:val="0042505B"/>
    <w:rsid w:val="004250F1"/>
    <w:rsid w:val="004255D3"/>
    <w:rsid w:val="00426D24"/>
    <w:rsid w:val="004302AC"/>
    <w:rsid w:val="004304D5"/>
    <w:rsid w:val="00430884"/>
    <w:rsid w:val="00430C04"/>
    <w:rsid w:val="00431448"/>
    <w:rsid w:val="004327B2"/>
    <w:rsid w:val="00432811"/>
    <w:rsid w:val="00432F6A"/>
    <w:rsid w:val="004334F5"/>
    <w:rsid w:val="00433BCB"/>
    <w:rsid w:val="004356E0"/>
    <w:rsid w:val="004361A7"/>
    <w:rsid w:val="00436403"/>
    <w:rsid w:val="00441DF8"/>
    <w:rsid w:val="0044366D"/>
    <w:rsid w:val="00443E9D"/>
    <w:rsid w:val="00444AFD"/>
    <w:rsid w:val="00444D4B"/>
    <w:rsid w:val="004452C2"/>
    <w:rsid w:val="004452F9"/>
    <w:rsid w:val="00445BE5"/>
    <w:rsid w:val="00445DCF"/>
    <w:rsid w:val="00445E53"/>
    <w:rsid w:val="00445F87"/>
    <w:rsid w:val="00446E4E"/>
    <w:rsid w:val="00447C3C"/>
    <w:rsid w:val="004515ED"/>
    <w:rsid w:val="0045232D"/>
    <w:rsid w:val="00452768"/>
    <w:rsid w:val="00453581"/>
    <w:rsid w:val="004540C8"/>
    <w:rsid w:val="00454123"/>
    <w:rsid w:val="00454207"/>
    <w:rsid w:val="004552F8"/>
    <w:rsid w:val="0045696F"/>
    <w:rsid w:val="00460CF7"/>
    <w:rsid w:val="004634C4"/>
    <w:rsid w:val="00463A28"/>
    <w:rsid w:val="00464F0A"/>
    <w:rsid w:val="00466830"/>
    <w:rsid w:val="00467F30"/>
    <w:rsid w:val="00471997"/>
    <w:rsid w:val="00474058"/>
    <w:rsid w:val="00475DD8"/>
    <w:rsid w:val="00476B5B"/>
    <w:rsid w:val="004803B6"/>
    <w:rsid w:val="004819E2"/>
    <w:rsid w:val="0048252D"/>
    <w:rsid w:val="00483094"/>
    <w:rsid w:val="00483BDC"/>
    <w:rsid w:val="00484B66"/>
    <w:rsid w:val="00484EAA"/>
    <w:rsid w:val="004858B5"/>
    <w:rsid w:val="00486999"/>
    <w:rsid w:val="00487180"/>
    <w:rsid w:val="004907AB"/>
    <w:rsid w:val="004914D8"/>
    <w:rsid w:val="004926FF"/>
    <w:rsid w:val="004927DF"/>
    <w:rsid w:val="004930A0"/>
    <w:rsid w:val="00495E2C"/>
    <w:rsid w:val="00496B51"/>
    <w:rsid w:val="00496D0E"/>
    <w:rsid w:val="00496D37"/>
    <w:rsid w:val="00496DD9"/>
    <w:rsid w:val="004975EB"/>
    <w:rsid w:val="004977A5"/>
    <w:rsid w:val="004A0655"/>
    <w:rsid w:val="004A23FE"/>
    <w:rsid w:val="004A25D4"/>
    <w:rsid w:val="004A2FDA"/>
    <w:rsid w:val="004A3338"/>
    <w:rsid w:val="004A3FD2"/>
    <w:rsid w:val="004A540E"/>
    <w:rsid w:val="004A55E4"/>
    <w:rsid w:val="004A56B2"/>
    <w:rsid w:val="004A57D1"/>
    <w:rsid w:val="004A58D2"/>
    <w:rsid w:val="004A5C44"/>
    <w:rsid w:val="004A77C5"/>
    <w:rsid w:val="004B03FD"/>
    <w:rsid w:val="004B0939"/>
    <w:rsid w:val="004B0B0F"/>
    <w:rsid w:val="004B13F9"/>
    <w:rsid w:val="004B2614"/>
    <w:rsid w:val="004B2B90"/>
    <w:rsid w:val="004B2BC9"/>
    <w:rsid w:val="004B32ED"/>
    <w:rsid w:val="004B4295"/>
    <w:rsid w:val="004B5490"/>
    <w:rsid w:val="004B5C14"/>
    <w:rsid w:val="004B7D97"/>
    <w:rsid w:val="004C13A4"/>
    <w:rsid w:val="004C2406"/>
    <w:rsid w:val="004C25B8"/>
    <w:rsid w:val="004C28F2"/>
    <w:rsid w:val="004C2B18"/>
    <w:rsid w:val="004C347C"/>
    <w:rsid w:val="004C4B3F"/>
    <w:rsid w:val="004C4B82"/>
    <w:rsid w:val="004C51F5"/>
    <w:rsid w:val="004C572F"/>
    <w:rsid w:val="004C5AB7"/>
    <w:rsid w:val="004C6530"/>
    <w:rsid w:val="004C755C"/>
    <w:rsid w:val="004D257D"/>
    <w:rsid w:val="004D4D36"/>
    <w:rsid w:val="004D4D73"/>
    <w:rsid w:val="004D5104"/>
    <w:rsid w:val="004D5A20"/>
    <w:rsid w:val="004D620F"/>
    <w:rsid w:val="004D63E4"/>
    <w:rsid w:val="004D6962"/>
    <w:rsid w:val="004D6EBA"/>
    <w:rsid w:val="004E0BBF"/>
    <w:rsid w:val="004E12F8"/>
    <w:rsid w:val="004E1BE4"/>
    <w:rsid w:val="004E2E56"/>
    <w:rsid w:val="004E3267"/>
    <w:rsid w:val="004E3A49"/>
    <w:rsid w:val="004E422E"/>
    <w:rsid w:val="004E46E8"/>
    <w:rsid w:val="004E4CEA"/>
    <w:rsid w:val="004E4FD0"/>
    <w:rsid w:val="004E513F"/>
    <w:rsid w:val="004E60D3"/>
    <w:rsid w:val="004E6F6A"/>
    <w:rsid w:val="004E73D4"/>
    <w:rsid w:val="004E79D8"/>
    <w:rsid w:val="004F0688"/>
    <w:rsid w:val="004F2846"/>
    <w:rsid w:val="004F46AB"/>
    <w:rsid w:val="004F477E"/>
    <w:rsid w:val="004F4A5F"/>
    <w:rsid w:val="004F59A8"/>
    <w:rsid w:val="004F602D"/>
    <w:rsid w:val="004F63D3"/>
    <w:rsid w:val="004F6B70"/>
    <w:rsid w:val="004F7125"/>
    <w:rsid w:val="0050041E"/>
    <w:rsid w:val="00500E99"/>
    <w:rsid w:val="005025E8"/>
    <w:rsid w:val="005033C9"/>
    <w:rsid w:val="005034C1"/>
    <w:rsid w:val="00503B04"/>
    <w:rsid w:val="00504481"/>
    <w:rsid w:val="00504CAE"/>
    <w:rsid w:val="00504DF0"/>
    <w:rsid w:val="00505A23"/>
    <w:rsid w:val="0050636E"/>
    <w:rsid w:val="00506420"/>
    <w:rsid w:val="00506B5A"/>
    <w:rsid w:val="00507858"/>
    <w:rsid w:val="005102BF"/>
    <w:rsid w:val="00510545"/>
    <w:rsid w:val="00510B5B"/>
    <w:rsid w:val="0051120F"/>
    <w:rsid w:val="0051126F"/>
    <w:rsid w:val="00512573"/>
    <w:rsid w:val="0051298C"/>
    <w:rsid w:val="005137D5"/>
    <w:rsid w:val="00513C27"/>
    <w:rsid w:val="00513ED7"/>
    <w:rsid w:val="005148DF"/>
    <w:rsid w:val="0051493B"/>
    <w:rsid w:val="00515005"/>
    <w:rsid w:val="0051534E"/>
    <w:rsid w:val="005170D7"/>
    <w:rsid w:val="00517770"/>
    <w:rsid w:val="00517EF6"/>
    <w:rsid w:val="00520A5A"/>
    <w:rsid w:val="00522E93"/>
    <w:rsid w:val="0052399D"/>
    <w:rsid w:val="00523BBF"/>
    <w:rsid w:val="00524194"/>
    <w:rsid w:val="00524968"/>
    <w:rsid w:val="00525D84"/>
    <w:rsid w:val="00526558"/>
    <w:rsid w:val="00527A53"/>
    <w:rsid w:val="00527F98"/>
    <w:rsid w:val="00530A12"/>
    <w:rsid w:val="0053142D"/>
    <w:rsid w:val="00532CE6"/>
    <w:rsid w:val="00535E22"/>
    <w:rsid w:val="00536015"/>
    <w:rsid w:val="00536778"/>
    <w:rsid w:val="005367C1"/>
    <w:rsid w:val="0053696A"/>
    <w:rsid w:val="00537CDA"/>
    <w:rsid w:val="0054006D"/>
    <w:rsid w:val="005400C6"/>
    <w:rsid w:val="00540956"/>
    <w:rsid w:val="00540B63"/>
    <w:rsid w:val="00540C21"/>
    <w:rsid w:val="005413D0"/>
    <w:rsid w:val="00541739"/>
    <w:rsid w:val="00541DF5"/>
    <w:rsid w:val="00544264"/>
    <w:rsid w:val="0054518E"/>
    <w:rsid w:val="005452AF"/>
    <w:rsid w:val="00545486"/>
    <w:rsid w:val="0054778F"/>
    <w:rsid w:val="00547BAF"/>
    <w:rsid w:val="0055093E"/>
    <w:rsid w:val="00550A25"/>
    <w:rsid w:val="005530D5"/>
    <w:rsid w:val="00553247"/>
    <w:rsid w:val="0055396A"/>
    <w:rsid w:val="00554156"/>
    <w:rsid w:val="005564C5"/>
    <w:rsid w:val="0055695D"/>
    <w:rsid w:val="00557216"/>
    <w:rsid w:val="00560030"/>
    <w:rsid w:val="00562379"/>
    <w:rsid w:val="005646C5"/>
    <w:rsid w:val="00564AA8"/>
    <w:rsid w:val="00564BE5"/>
    <w:rsid w:val="00564ED9"/>
    <w:rsid w:val="00566367"/>
    <w:rsid w:val="00566601"/>
    <w:rsid w:val="0056696F"/>
    <w:rsid w:val="0057016F"/>
    <w:rsid w:val="00570703"/>
    <w:rsid w:val="00570C4F"/>
    <w:rsid w:val="00572BC1"/>
    <w:rsid w:val="005744A0"/>
    <w:rsid w:val="00574B88"/>
    <w:rsid w:val="0057590D"/>
    <w:rsid w:val="005768FF"/>
    <w:rsid w:val="00576B68"/>
    <w:rsid w:val="00576D8A"/>
    <w:rsid w:val="00577257"/>
    <w:rsid w:val="00577C59"/>
    <w:rsid w:val="005821B0"/>
    <w:rsid w:val="00582635"/>
    <w:rsid w:val="00582902"/>
    <w:rsid w:val="00583C2F"/>
    <w:rsid w:val="0058438A"/>
    <w:rsid w:val="0058472E"/>
    <w:rsid w:val="00584B2E"/>
    <w:rsid w:val="00584CB5"/>
    <w:rsid w:val="00586588"/>
    <w:rsid w:val="00586F7C"/>
    <w:rsid w:val="005875C0"/>
    <w:rsid w:val="00587BF5"/>
    <w:rsid w:val="00590630"/>
    <w:rsid w:val="0059102F"/>
    <w:rsid w:val="00592C9A"/>
    <w:rsid w:val="00593402"/>
    <w:rsid w:val="00593D7C"/>
    <w:rsid w:val="00594A99"/>
    <w:rsid w:val="00594FE1"/>
    <w:rsid w:val="00595295"/>
    <w:rsid w:val="00595A14"/>
    <w:rsid w:val="005A1809"/>
    <w:rsid w:val="005A2AF8"/>
    <w:rsid w:val="005A37B3"/>
    <w:rsid w:val="005A3BF5"/>
    <w:rsid w:val="005A3E95"/>
    <w:rsid w:val="005A6185"/>
    <w:rsid w:val="005A7E69"/>
    <w:rsid w:val="005B0ACE"/>
    <w:rsid w:val="005B0C8D"/>
    <w:rsid w:val="005B0D44"/>
    <w:rsid w:val="005B129F"/>
    <w:rsid w:val="005B19C5"/>
    <w:rsid w:val="005B1AB4"/>
    <w:rsid w:val="005B1BFC"/>
    <w:rsid w:val="005B255B"/>
    <w:rsid w:val="005B273F"/>
    <w:rsid w:val="005B2F54"/>
    <w:rsid w:val="005B3771"/>
    <w:rsid w:val="005B4C68"/>
    <w:rsid w:val="005B6E79"/>
    <w:rsid w:val="005B6FC7"/>
    <w:rsid w:val="005B73F4"/>
    <w:rsid w:val="005C0E3A"/>
    <w:rsid w:val="005C1A94"/>
    <w:rsid w:val="005C1B50"/>
    <w:rsid w:val="005C3E1A"/>
    <w:rsid w:val="005C437C"/>
    <w:rsid w:val="005C475C"/>
    <w:rsid w:val="005C4E07"/>
    <w:rsid w:val="005C5156"/>
    <w:rsid w:val="005C55DC"/>
    <w:rsid w:val="005C6132"/>
    <w:rsid w:val="005C78C9"/>
    <w:rsid w:val="005C79EF"/>
    <w:rsid w:val="005D0221"/>
    <w:rsid w:val="005D036C"/>
    <w:rsid w:val="005D0525"/>
    <w:rsid w:val="005D16D0"/>
    <w:rsid w:val="005D17BC"/>
    <w:rsid w:val="005D1DEC"/>
    <w:rsid w:val="005D3625"/>
    <w:rsid w:val="005D3F5B"/>
    <w:rsid w:val="005D4173"/>
    <w:rsid w:val="005D4352"/>
    <w:rsid w:val="005D4738"/>
    <w:rsid w:val="005D4E4C"/>
    <w:rsid w:val="005D5233"/>
    <w:rsid w:val="005D5814"/>
    <w:rsid w:val="005D5A93"/>
    <w:rsid w:val="005D5B84"/>
    <w:rsid w:val="005D6481"/>
    <w:rsid w:val="005D64D7"/>
    <w:rsid w:val="005D6618"/>
    <w:rsid w:val="005D6D1F"/>
    <w:rsid w:val="005D6E3F"/>
    <w:rsid w:val="005D7B7C"/>
    <w:rsid w:val="005D7D5F"/>
    <w:rsid w:val="005E0AC2"/>
    <w:rsid w:val="005E0C99"/>
    <w:rsid w:val="005E0EA7"/>
    <w:rsid w:val="005E1C80"/>
    <w:rsid w:val="005E271C"/>
    <w:rsid w:val="005E3892"/>
    <w:rsid w:val="005E3BF3"/>
    <w:rsid w:val="005E3E3F"/>
    <w:rsid w:val="005E54C8"/>
    <w:rsid w:val="005E54DD"/>
    <w:rsid w:val="005E5A5E"/>
    <w:rsid w:val="005E5DE4"/>
    <w:rsid w:val="005E64D8"/>
    <w:rsid w:val="005F00EE"/>
    <w:rsid w:val="005F0986"/>
    <w:rsid w:val="005F0D17"/>
    <w:rsid w:val="005F28F2"/>
    <w:rsid w:val="005F38AA"/>
    <w:rsid w:val="005F390E"/>
    <w:rsid w:val="005F3EC0"/>
    <w:rsid w:val="005F4138"/>
    <w:rsid w:val="005F4656"/>
    <w:rsid w:val="005F577E"/>
    <w:rsid w:val="005F64B1"/>
    <w:rsid w:val="005F699F"/>
    <w:rsid w:val="005F6DC9"/>
    <w:rsid w:val="0060036D"/>
    <w:rsid w:val="00600E6A"/>
    <w:rsid w:val="00600E99"/>
    <w:rsid w:val="0060164C"/>
    <w:rsid w:val="00601DF2"/>
    <w:rsid w:val="00601F86"/>
    <w:rsid w:val="006029DE"/>
    <w:rsid w:val="00605E0B"/>
    <w:rsid w:val="00606F65"/>
    <w:rsid w:val="00607675"/>
    <w:rsid w:val="00607C5B"/>
    <w:rsid w:val="0061007C"/>
    <w:rsid w:val="0061014C"/>
    <w:rsid w:val="00610925"/>
    <w:rsid w:val="0061237C"/>
    <w:rsid w:val="006128A6"/>
    <w:rsid w:val="0061403F"/>
    <w:rsid w:val="00614739"/>
    <w:rsid w:val="00614B1C"/>
    <w:rsid w:val="00614E12"/>
    <w:rsid w:val="00615FAA"/>
    <w:rsid w:val="006164C6"/>
    <w:rsid w:val="00616886"/>
    <w:rsid w:val="00616998"/>
    <w:rsid w:val="006227D9"/>
    <w:rsid w:val="0062286A"/>
    <w:rsid w:val="00625851"/>
    <w:rsid w:val="00625C3A"/>
    <w:rsid w:val="00625FDA"/>
    <w:rsid w:val="00626277"/>
    <w:rsid w:val="00627A9F"/>
    <w:rsid w:val="00627E98"/>
    <w:rsid w:val="006301FB"/>
    <w:rsid w:val="00631856"/>
    <w:rsid w:val="00632A22"/>
    <w:rsid w:val="006330C3"/>
    <w:rsid w:val="006335EA"/>
    <w:rsid w:val="00634265"/>
    <w:rsid w:val="0063475A"/>
    <w:rsid w:val="00634F89"/>
    <w:rsid w:val="0063592C"/>
    <w:rsid w:val="00636650"/>
    <w:rsid w:val="00637EB4"/>
    <w:rsid w:val="0064118E"/>
    <w:rsid w:val="00641797"/>
    <w:rsid w:val="00642B9C"/>
    <w:rsid w:val="006434E5"/>
    <w:rsid w:val="00643580"/>
    <w:rsid w:val="006436E6"/>
    <w:rsid w:val="00643E03"/>
    <w:rsid w:val="00645289"/>
    <w:rsid w:val="0064622D"/>
    <w:rsid w:val="006469FF"/>
    <w:rsid w:val="00646A38"/>
    <w:rsid w:val="00647689"/>
    <w:rsid w:val="00650F87"/>
    <w:rsid w:val="006514DD"/>
    <w:rsid w:val="00651C06"/>
    <w:rsid w:val="00653784"/>
    <w:rsid w:val="00654250"/>
    <w:rsid w:val="006551DC"/>
    <w:rsid w:val="006557DC"/>
    <w:rsid w:val="00655C93"/>
    <w:rsid w:val="00655CE6"/>
    <w:rsid w:val="00655E0C"/>
    <w:rsid w:val="006576F5"/>
    <w:rsid w:val="00657D97"/>
    <w:rsid w:val="006601A4"/>
    <w:rsid w:val="0066159C"/>
    <w:rsid w:val="00661713"/>
    <w:rsid w:val="00661844"/>
    <w:rsid w:val="00662941"/>
    <w:rsid w:val="00662F7F"/>
    <w:rsid w:val="00663763"/>
    <w:rsid w:val="00663777"/>
    <w:rsid w:val="00663D15"/>
    <w:rsid w:val="00666F2D"/>
    <w:rsid w:val="006678AC"/>
    <w:rsid w:val="00671DCE"/>
    <w:rsid w:val="00672191"/>
    <w:rsid w:val="00672C26"/>
    <w:rsid w:val="00672E41"/>
    <w:rsid w:val="00675B33"/>
    <w:rsid w:val="006760E6"/>
    <w:rsid w:val="00677E99"/>
    <w:rsid w:val="0068087B"/>
    <w:rsid w:val="00680B67"/>
    <w:rsid w:val="00681149"/>
    <w:rsid w:val="0068226A"/>
    <w:rsid w:val="00682789"/>
    <w:rsid w:val="00682A51"/>
    <w:rsid w:val="00682F25"/>
    <w:rsid w:val="006837DA"/>
    <w:rsid w:val="006845A5"/>
    <w:rsid w:val="00684AB0"/>
    <w:rsid w:val="006859E8"/>
    <w:rsid w:val="00685EC3"/>
    <w:rsid w:val="00685F6D"/>
    <w:rsid w:val="006876FD"/>
    <w:rsid w:val="00687982"/>
    <w:rsid w:val="00687C34"/>
    <w:rsid w:val="0069058A"/>
    <w:rsid w:val="00690CCC"/>
    <w:rsid w:val="00691AF3"/>
    <w:rsid w:val="0069339D"/>
    <w:rsid w:val="00693519"/>
    <w:rsid w:val="006938CE"/>
    <w:rsid w:val="00694016"/>
    <w:rsid w:val="006947C8"/>
    <w:rsid w:val="00694BBD"/>
    <w:rsid w:val="006958EA"/>
    <w:rsid w:val="00695FCB"/>
    <w:rsid w:val="006972A4"/>
    <w:rsid w:val="00697483"/>
    <w:rsid w:val="006A03F6"/>
    <w:rsid w:val="006A0C36"/>
    <w:rsid w:val="006A0CBA"/>
    <w:rsid w:val="006A1AEF"/>
    <w:rsid w:val="006A3791"/>
    <w:rsid w:val="006A411C"/>
    <w:rsid w:val="006A4883"/>
    <w:rsid w:val="006A5815"/>
    <w:rsid w:val="006A7EB1"/>
    <w:rsid w:val="006B0AA0"/>
    <w:rsid w:val="006B1287"/>
    <w:rsid w:val="006B12FA"/>
    <w:rsid w:val="006B2270"/>
    <w:rsid w:val="006B2534"/>
    <w:rsid w:val="006B2BD1"/>
    <w:rsid w:val="006B2EB2"/>
    <w:rsid w:val="006B2FB9"/>
    <w:rsid w:val="006B368E"/>
    <w:rsid w:val="006B5E19"/>
    <w:rsid w:val="006B660B"/>
    <w:rsid w:val="006B6CC3"/>
    <w:rsid w:val="006B6D90"/>
    <w:rsid w:val="006B7BAF"/>
    <w:rsid w:val="006C0701"/>
    <w:rsid w:val="006C24A7"/>
    <w:rsid w:val="006C299A"/>
    <w:rsid w:val="006C2DD5"/>
    <w:rsid w:val="006C495F"/>
    <w:rsid w:val="006C4CE6"/>
    <w:rsid w:val="006C5147"/>
    <w:rsid w:val="006C530D"/>
    <w:rsid w:val="006C54B3"/>
    <w:rsid w:val="006C74E0"/>
    <w:rsid w:val="006C7F31"/>
    <w:rsid w:val="006C7FE4"/>
    <w:rsid w:val="006D08F5"/>
    <w:rsid w:val="006D0B42"/>
    <w:rsid w:val="006D1047"/>
    <w:rsid w:val="006D262D"/>
    <w:rsid w:val="006D2B35"/>
    <w:rsid w:val="006D3234"/>
    <w:rsid w:val="006D6272"/>
    <w:rsid w:val="006D7553"/>
    <w:rsid w:val="006E0FB3"/>
    <w:rsid w:val="006E1278"/>
    <w:rsid w:val="006E15BA"/>
    <w:rsid w:val="006E1BBE"/>
    <w:rsid w:val="006E2463"/>
    <w:rsid w:val="006E2902"/>
    <w:rsid w:val="006E32EA"/>
    <w:rsid w:val="006E3568"/>
    <w:rsid w:val="006E379B"/>
    <w:rsid w:val="006E3E4A"/>
    <w:rsid w:val="006E3EC4"/>
    <w:rsid w:val="006E428E"/>
    <w:rsid w:val="006E44AB"/>
    <w:rsid w:val="006E4B96"/>
    <w:rsid w:val="006E5B47"/>
    <w:rsid w:val="006E64FD"/>
    <w:rsid w:val="006F1505"/>
    <w:rsid w:val="006F1D98"/>
    <w:rsid w:val="006F26C7"/>
    <w:rsid w:val="006F2EB8"/>
    <w:rsid w:val="006F5977"/>
    <w:rsid w:val="006F66B5"/>
    <w:rsid w:val="006F73EF"/>
    <w:rsid w:val="006F799E"/>
    <w:rsid w:val="007010E8"/>
    <w:rsid w:val="00702D56"/>
    <w:rsid w:val="00703FD8"/>
    <w:rsid w:val="00704205"/>
    <w:rsid w:val="007042CA"/>
    <w:rsid w:val="00704840"/>
    <w:rsid w:val="007048B0"/>
    <w:rsid w:val="00704FF8"/>
    <w:rsid w:val="007065CE"/>
    <w:rsid w:val="007066AC"/>
    <w:rsid w:val="00706BCF"/>
    <w:rsid w:val="00706CAC"/>
    <w:rsid w:val="00707E57"/>
    <w:rsid w:val="00711897"/>
    <w:rsid w:val="0071256A"/>
    <w:rsid w:val="00712824"/>
    <w:rsid w:val="00712932"/>
    <w:rsid w:val="00712B58"/>
    <w:rsid w:val="00713956"/>
    <w:rsid w:val="0071464F"/>
    <w:rsid w:val="0071506E"/>
    <w:rsid w:val="007166F6"/>
    <w:rsid w:val="007171D6"/>
    <w:rsid w:val="00717246"/>
    <w:rsid w:val="007210B9"/>
    <w:rsid w:val="00721300"/>
    <w:rsid w:val="00722061"/>
    <w:rsid w:val="007225A3"/>
    <w:rsid w:val="00722A22"/>
    <w:rsid w:val="00723E76"/>
    <w:rsid w:val="00723EFD"/>
    <w:rsid w:val="007256EE"/>
    <w:rsid w:val="00725906"/>
    <w:rsid w:val="0072763B"/>
    <w:rsid w:val="00730174"/>
    <w:rsid w:val="00732457"/>
    <w:rsid w:val="007337BF"/>
    <w:rsid w:val="00733C81"/>
    <w:rsid w:val="00733E72"/>
    <w:rsid w:val="00734487"/>
    <w:rsid w:val="0073454E"/>
    <w:rsid w:val="00734F81"/>
    <w:rsid w:val="00735052"/>
    <w:rsid w:val="0073644C"/>
    <w:rsid w:val="00736965"/>
    <w:rsid w:val="007372DF"/>
    <w:rsid w:val="0073763C"/>
    <w:rsid w:val="00737A62"/>
    <w:rsid w:val="00737BFF"/>
    <w:rsid w:val="00740460"/>
    <w:rsid w:val="007407FB"/>
    <w:rsid w:val="00741D7F"/>
    <w:rsid w:val="0074264E"/>
    <w:rsid w:val="00742851"/>
    <w:rsid w:val="00743685"/>
    <w:rsid w:val="007443B7"/>
    <w:rsid w:val="0074485D"/>
    <w:rsid w:val="00744A5E"/>
    <w:rsid w:val="007450E0"/>
    <w:rsid w:val="007463EB"/>
    <w:rsid w:val="007465CF"/>
    <w:rsid w:val="00747101"/>
    <w:rsid w:val="00747340"/>
    <w:rsid w:val="00747EBA"/>
    <w:rsid w:val="0075084C"/>
    <w:rsid w:val="00751E30"/>
    <w:rsid w:val="00752AA4"/>
    <w:rsid w:val="0075344B"/>
    <w:rsid w:val="0075422A"/>
    <w:rsid w:val="00756C71"/>
    <w:rsid w:val="00757BF2"/>
    <w:rsid w:val="00761A14"/>
    <w:rsid w:val="007621B1"/>
    <w:rsid w:val="00762BA6"/>
    <w:rsid w:val="007646CC"/>
    <w:rsid w:val="00764A13"/>
    <w:rsid w:val="00764D49"/>
    <w:rsid w:val="00765124"/>
    <w:rsid w:val="007651F9"/>
    <w:rsid w:val="00766F3F"/>
    <w:rsid w:val="007675F3"/>
    <w:rsid w:val="0076786C"/>
    <w:rsid w:val="00767A21"/>
    <w:rsid w:val="00767F52"/>
    <w:rsid w:val="00770D17"/>
    <w:rsid w:val="00770F59"/>
    <w:rsid w:val="007710B6"/>
    <w:rsid w:val="007712C8"/>
    <w:rsid w:val="00771AB9"/>
    <w:rsid w:val="0077210D"/>
    <w:rsid w:val="0077242E"/>
    <w:rsid w:val="007748E5"/>
    <w:rsid w:val="00775731"/>
    <w:rsid w:val="007760B6"/>
    <w:rsid w:val="00776E1D"/>
    <w:rsid w:val="00780224"/>
    <w:rsid w:val="00780802"/>
    <w:rsid w:val="00781A29"/>
    <w:rsid w:val="007825EC"/>
    <w:rsid w:val="00783C1C"/>
    <w:rsid w:val="00783F80"/>
    <w:rsid w:val="00784A25"/>
    <w:rsid w:val="00784DB5"/>
    <w:rsid w:val="007850D4"/>
    <w:rsid w:val="007855E2"/>
    <w:rsid w:val="007857A7"/>
    <w:rsid w:val="007858F4"/>
    <w:rsid w:val="00785BF4"/>
    <w:rsid w:val="007860FC"/>
    <w:rsid w:val="00786AA1"/>
    <w:rsid w:val="00786C78"/>
    <w:rsid w:val="00787B99"/>
    <w:rsid w:val="00787F74"/>
    <w:rsid w:val="0079052A"/>
    <w:rsid w:val="00790D46"/>
    <w:rsid w:val="00790F1D"/>
    <w:rsid w:val="00791DD6"/>
    <w:rsid w:val="00792F41"/>
    <w:rsid w:val="00793902"/>
    <w:rsid w:val="00793979"/>
    <w:rsid w:val="00794316"/>
    <w:rsid w:val="00794993"/>
    <w:rsid w:val="00795C0B"/>
    <w:rsid w:val="007A029E"/>
    <w:rsid w:val="007A0892"/>
    <w:rsid w:val="007A0B22"/>
    <w:rsid w:val="007A138C"/>
    <w:rsid w:val="007A2482"/>
    <w:rsid w:val="007A3556"/>
    <w:rsid w:val="007A3716"/>
    <w:rsid w:val="007A384B"/>
    <w:rsid w:val="007A4A96"/>
    <w:rsid w:val="007A50DE"/>
    <w:rsid w:val="007A5396"/>
    <w:rsid w:val="007A63D5"/>
    <w:rsid w:val="007A6669"/>
    <w:rsid w:val="007A6B8C"/>
    <w:rsid w:val="007A6CBE"/>
    <w:rsid w:val="007A7207"/>
    <w:rsid w:val="007B088C"/>
    <w:rsid w:val="007B08E8"/>
    <w:rsid w:val="007B0B93"/>
    <w:rsid w:val="007B1A46"/>
    <w:rsid w:val="007B1DCE"/>
    <w:rsid w:val="007B2959"/>
    <w:rsid w:val="007B2B38"/>
    <w:rsid w:val="007B3369"/>
    <w:rsid w:val="007B3688"/>
    <w:rsid w:val="007B36A6"/>
    <w:rsid w:val="007B3845"/>
    <w:rsid w:val="007B38EB"/>
    <w:rsid w:val="007B4613"/>
    <w:rsid w:val="007B527E"/>
    <w:rsid w:val="007B56A6"/>
    <w:rsid w:val="007B5841"/>
    <w:rsid w:val="007B715A"/>
    <w:rsid w:val="007B7DFF"/>
    <w:rsid w:val="007C0763"/>
    <w:rsid w:val="007C07F3"/>
    <w:rsid w:val="007C2C3C"/>
    <w:rsid w:val="007C5580"/>
    <w:rsid w:val="007C63F1"/>
    <w:rsid w:val="007C6B59"/>
    <w:rsid w:val="007C6C9E"/>
    <w:rsid w:val="007D0CAA"/>
    <w:rsid w:val="007D12AB"/>
    <w:rsid w:val="007D1BAA"/>
    <w:rsid w:val="007D377F"/>
    <w:rsid w:val="007D3D1A"/>
    <w:rsid w:val="007D5298"/>
    <w:rsid w:val="007D7571"/>
    <w:rsid w:val="007E0D6F"/>
    <w:rsid w:val="007E11AE"/>
    <w:rsid w:val="007E1637"/>
    <w:rsid w:val="007E1C45"/>
    <w:rsid w:val="007E1F20"/>
    <w:rsid w:val="007E2318"/>
    <w:rsid w:val="007E3A86"/>
    <w:rsid w:val="007E471F"/>
    <w:rsid w:val="007E4FB6"/>
    <w:rsid w:val="007E6C12"/>
    <w:rsid w:val="007E6F97"/>
    <w:rsid w:val="007E7181"/>
    <w:rsid w:val="007E7699"/>
    <w:rsid w:val="007F04BA"/>
    <w:rsid w:val="007F0CAA"/>
    <w:rsid w:val="007F0EA3"/>
    <w:rsid w:val="007F0F60"/>
    <w:rsid w:val="007F14D8"/>
    <w:rsid w:val="007F1657"/>
    <w:rsid w:val="007F1863"/>
    <w:rsid w:val="007F193E"/>
    <w:rsid w:val="007F24A1"/>
    <w:rsid w:val="007F37A9"/>
    <w:rsid w:val="007F4555"/>
    <w:rsid w:val="007F4D0C"/>
    <w:rsid w:val="007F6153"/>
    <w:rsid w:val="00800725"/>
    <w:rsid w:val="00800DE9"/>
    <w:rsid w:val="008013ED"/>
    <w:rsid w:val="0080158A"/>
    <w:rsid w:val="00802512"/>
    <w:rsid w:val="008044FB"/>
    <w:rsid w:val="0080453F"/>
    <w:rsid w:val="00804622"/>
    <w:rsid w:val="008049D9"/>
    <w:rsid w:val="008052E7"/>
    <w:rsid w:val="0080654B"/>
    <w:rsid w:val="00806F02"/>
    <w:rsid w:val="008079F3"/>
    <w:rsid w:val="0081008A"/>
    <w:rsid w:val="00810237"/>
    <w:rsid w:val="00810735"/>
    <w:rsid w:val="00810A2C"/>
    <w:rsid w:val="008111F9"/>
    <w:rsid w:val="0081141F"/>
    <w:rsid w:val="008122C5"/>
    <w:rsid w:val="00812599"/>
    <w:rsid w:val="00812B83"/>
    <w:rsid w:val="0081348C"/>
    <w:rsid w:val="00814188"/>
    <w:rsid w:val="00815927"/>
    <w:rsid w:val="00815EB7"/>
    <w:rsid w:val="00815EB9"/>
    <w:rsid w:val="0081681A"/>
    <w:rsid w:val="00816865"/>
    <w:rsid w:val="00817EED"/>
    <w:rsid w:val="008202AC"/>
    <w:rsid w:val="00820B95"/>
    <w:rsid w:val="00820CEC"/>
    <w:rsid w:val="00821340"/>
    <w:rsid w:val="008226BC"/>
    <w:rsid w:val="00823360"/>
    <w:rsid w:val="00823726"/>
    <w:rsid w:val="00823E31"/>
    <w:rsid w:val="008247B5"/>
    <w:rsid w:val="0082481F"/>
    <w:rsid w:val="00825EF6"/>
    <w:rsid w:val="00826072"/>
    <w:rsid w:val="00827225"/>
    <w:rsid w:val="00831A3A"/>
    <w:rsid w:val="008326E6"/>
    <w:rsid w:val="00833BE5"/>
    <w:rsid w:val="00834241"/>
    <w:rsid w:val="0083455B"/>
    <w:rsid w:val="0083479F"/>
    <w:rsid w:val="00834B18"/>
    <w:rsid w:val="00835349"/>
    <w:rsid w:val="00835495"/>
    <w:rsid w:val="00835BDE"/>
    <w:rsid w:val="0083686E"/>
    <w:rsid w:val="00836F64"/>
    <w:rsid w:val="00841830"/>
    <w:rsid w:val="00841FD3"/>
    <w:rsid w:val="008463F5"/>
    <w:rsid w:val="00851204"/>
    <w:rsid w:val="008512DA"/>
    <w:rsid w:val="00851C39"/>
    <w:rsid w:val="00853231"/>
    <w:rsid w:val="00853713"/>
    <w:rsid w:val="00854425"/>
    <w:rsid w:val="00854C00"/>
    <w:rsid w:val="00854F2E"/>
    <w:rsid w:val="00855930"/>
    <w:rsid w:val="00855D84"/>
    <w:rsid w:val="00855DC1"/>
    <w:rsid w:val="008561B8"/>
    <w:rsid w:val="00856A42"/>
    <w:rsid w:val="00856FE5"/>
    <w:rsid w:val="008574FE"/>
    <w:rsid w:val="00857615"/>
    <w:rsid w:val="00857EC2"/>
    <w:rsid w:val="008615CD"/>
    <w:rsid w:val="008617FD"/>
    <w:rsid w:val="008618F3"/>
    <w:rsid w:val="00862210"/>
    <w:rsid w:val="00863D84"/>
    <w:rsid w:val="00864954"/>
    <w:rsid w:val="00864A18"/>
    <w:rsid w:val="008652C1"/>
    <w:rsid w:val="00865D0E"/>
    <w:rsid w:val="00865FED"/>
    <w:rsid w:val="00866290"/>
    <w:rsid w:val="00866397"/>
    <w:rsid w:val="00866DD0"/>
    <w:rsid w:val="008700CE"/>
    <w:rsid w:val="0087053F"/>
    <w:rsid w:val="0087095D"/>
    <w:rsid w:val="00871548"/>
    <w:rsid w:val="0087192E"/>
    <w:rsid w:val="00871B61"/>
    <w:rsid w:val="008722CF"/>
    <w:rsid w:val="00872976"/>
    <w:rsid w:val="00872E0B"/>
    <w:rsid w:val="00873E8F"/>
    <w:rsid w:val="00873F84"/>
    <w:rsid w:val="00874FEF"/>
    <w:rsid w:val="008764FF"/>
    <w:rsid w:val="00876998"/>
    <w:rsid w:val="008769FC"/>
    <w:rsid w:val="00876DE1"/>
    <w:rsid w:val="008803A3"/>
    <w:rsid w:val="008804DD"/>
    <w:rsid w:val="008807FE"/>
    <w:rsid w:val="00880A42"/>
    <w:rsid w:val="00880C53"/>
    <w:rsid w:val="00882A55"/>
    <w:rsid w:val="00882F76"/>
    <w:rsid w:val="00883509"/>
    <w:rsid w:val="00883B35"/>
    <w:rsid w:val="00884008"/>
    <w:rsid w:val="008840C0"/>
    <w:rsid w:val="008848EC"/>
    <w:rsid w:val="008850C1"/>
    <w:rsid w:val="0088612B"/>
    <w:rsid w:val="008878FD"/>
    <w:rsid w:val="00887FB8"/>
    <w:rsid w:val="00890669"/>
    <w:rsid w:val="00892EAC"/>
    <w:rsid w:val="00892F68"/>
    <w:rsid w:val="008936C9"/>
    <w:rsid w:val="008939A2"/>
    <w:rsid w:val="00895103"/>
    <w:rsid w:val="00895273"/>
    <w:rsid w:val="00895D64"/>
    <w:rsid w:val="0089722B"/>
    <w:rsid w:val="008A033C"/>
    <w:rsid w:val="008A068B"/>
    <w:rsid w:val="008A0D57"/>
    <w:rsid w:val="008A179A"/>
    <w:rsid w:val="008A2203"/>
    <w:rsid w:val="008A269E"/>
    <w:rsid w:val="008A3BAC"/>
    <w:rsid w:val="008A3CE6"/>
    <w:rsid w:val="008A3F6F"/>
    <w:rsid w:val="008A451F"/>
    <w:rsid w:val="008A52D5"/>
    <w:rsid w:val="008A5650"/>
    <w:rsid w:val="008B0AD6"/>
    <w:rsid w:val="008B1049"/>
    <w:rsid w:val="008B1361"/>
    <w:rsid w:val="008B16F4"/>
    <w:rsid w:val="008B1DF4"/>
    <w:rsid w:val="008B1F8E"/>
    <w:rsid w:val="008B2FA6"/>
    <w:rsid w:val="008B4B8E"/>
    <w:rsid w:val="008B4EE3"/>
    <w:rsid w:val="008B55F6"/>
    <w:rsid w:val="008B5BB5"/>
    <w:rsid w:val="008B79CC"/>
    <w:rsid w:val="008C007B"/>
    <w:rsid w:val="008C0A95"/>
    <w:rsid w:val="008C0DD5"/>
    <w:rsid w:val="008C164D"/>
    <w:rsid w:val="008C194F"/>
    <w:rsid w:val="008C1C2C"/>
    <w:rsid w:val="008C1C51"/>
    <w:rsid w:val="008C1CBF"/>
    <w:rsid w:val="008C2CEC"/>
    <w:rsid w:val="008C4EE1"/>
    <w:rsid w:val="008C5BDC"/>
    <w:rsid w:val="008C6A04"/>
    <w:rsid w:val="008C6C29"/>
    <w:rsid w:val="008C6F2A"/>
    <w:rsid w:val="008C71E8"/>
    <w:rsid w:val="008C7C0D"/>
    <w:rsid w:val="008D16B8"/>
    <w:rsid w:val="008D3CA9"/>
    <w:rsid w:val="008D40BD"/>
    <w:rsid w:val="008D47CF"/>
    <w:rsid w:val="008D4817"/>
    <w:rsid w:val="008D481C"/>
    <w:rsid w:val="008D4F32"/>
    <w:rsid w:val="008D5609"/>
    <w:rsid w:val="008D5700"/>
    <w:rsid w:val="008D5863"/>
    <w:rsid w:val="008D5F86"/>
    <w:rsid w:val="008D6449"/>
    <w:rsid w:val="008D6F68"/>
    <w:rsid w:val="008D776A"/>
    <w:rsid w:val="008D7EA0"/>
    <w:rsid w:val="008E0100"/>
    <w:rsid w:val="008E2B03"/>
    <w:rsid w:val="008E3778"/>
    <w:rsid w:val="008E3963"/>
    <w:rsid w:val="008E3F6C"/>
    <w:rsid w:val="008E4EBE"/>
    <w:rsid w:val="008E5FA0"/>
    <w:rsid w:val="008E6AB8"/>
    <w:rsid w:val="008E6F20"/>
    <w:rsid w:val="008E7436"/>
    <w:rsid w:val="008E74F5"/>
    <w:rsid w:val="008E76C0"/>
    <w:rsid w:val="008E780C"/>
    <w:rsid w:val="008E7A5F"/>
    <w:rsid w:val="008E7F72"/>
    <w:rsid w:val="008F1A8E"/>
    <w:rsid w:val="008F1D53"/>
    <w:rsid w:val="008F2462"/>
    <w:rsid w:val="008F4593"/>
    <w:rsid w:val="008F4661"/>
    <w:rsid w:val="008F50E2"/>
    <w:rsid w:val="008F5D12"/>
    <w:rsid w:val="008F671B"/>
    <w:rsid w:val="008F7325"/>
    <w:rsid w:val="008F762B"/>
    <w:rsid w:val="008F79E4"/>
    <w:rsid w:val="008F7A0C"/>
    <w:rsid w:val="008F7ED6"/>
    <w:rsid w:val="00900E2D"/>
    <w:rsid w:val="00900F52"/>
    <w:rsid w:val="009011BF"/>
    <w:rsid w:val="00901BD7"/>
    <w:rsid w:val="00901FA5"/>
    <w:rsid w:val="0090307C"/>
    <w:rsid w:val="009069B6"/>
    <w:rsid w:val="009069D8"/>
    <w:rsid w:val="00912C04"/>
    <w:rsid w:val="009134D9"/>
    <w:rsid w:val="00913504"/>
    <w:rsid w:val="00913C25"/>
    <w:rsid w:val="00915707"/>
    <w:rsid w:val="00915A06"/>
    <w:rsid w:val="009176E5"/>
    <w:rsid w:val="00920D86"/>
    <w:rsid w:val="00921F25"/>
    <w:rsid w:val="0092209D"/>
    <w:rsid w:val="00922110"/>
    <w:rsid w:val="00922410"/>
    <w:rsid w:val="00922C93"/>
    <w:rsid w:val="00922FB8"/>
    <w:rsid w:val="009277B4"/>
    <w:rsid w:val="00931547"/>
    <w:rsid w:val="00931984"/>
    <w:rsid w:val="009320C1"/>
    <w:rsid w:val="00932502"/>
    <w:rsid w:val="00932962"/>
    <w:rsid w:val="00932D4A"/>
    <w:rsid w:val="00933018"/>
    <w:rsid w:val="00933B4F"/>
    <w:rsid w:val="00934895"/>
    <w:rsid w:val="00934933"/>
    <w:rsid w:val="009354D5"/>
    <w:rsid w:val="009356A8"/>
    <w:rsid w:val="00935E97"/>
    <w:rsid w:val="00936F04"/>
    <w:rsid w:val="0094081B"/>
    <w:rsid w:val="0094195C"/>
    <w:rsid w:val="00941D3A"/>
    <w:rsid w:val="00942863"/>
    <w:rsid w:val="00942A39"/>
    <w:rsid w:val="00942E84"/>
    <w:rsid w:val="009430A7"/>
    <w:rsid w:val="0094485C"/>
    <w:rsid w:val="0094496D"/>
    <w:rsid w:val="00944E77"/>
    <w:rsid w:val="0094553C"/>
    <w:rsid w:val="00945BFF"/>
    <w:rsid w:val="00945C18"/>
    <w:rsid w:val="0094797C"/>
    <w:rsid w:val="00947AF9"/>
    <w:rsid w:val="00950A8B"/>
    <w:rsid w:val="00950EF9"/>
    <w:rsid w:val="009517F2"/>
    <w:rsid w:val="00951AE4"/>
    <w:rsid w:val="009531F0"/>
    <w:rsid w:val="00956D2E"/>
    <w:rsid w:val="00957B3A"/>
    <w:rsid w:val="00960D35"/>
    <w:rsid w:val="00961143"/>
    <w:rsid w:val="009614F2"/>
    <w:rsid w:val="009616C4"/>
    <w:rsid w:val="00961DBA"/>
    <w:rsid w:val="00963822"/>
    <w:rsid w:val="00963C29"/>
    <w:rsid w:val="0096419C"/>
    <w:rsid w:val="00964571"/>
    <w:rsid w:val="00965C4F"/>
    <w:rsid w:val="00965DEE"/>
    <w:rsid w:val="00966DF9"/>
    <w:rsid w:val="00966E6F"/>
    <w:rsid w:val="009671A4"/>
    <w:rsid w:val="00967306"/>
    <w:rsid w:val="0097030E"/>
    <w:rsid w:val="0097161D"/>
    <w:rsid w:val="009719C4"/>
    <w:rsid w:val="00971E60"/>
    <w:rsid w:val="009724DA"/>
    <w:rsid w:val="009734AC"/>
    <w:rsid w:val="009736B7"/>
    <w:rsid w:val="00974302"/>
    <w:rsid w:val="009746D5"/>
    <w:rsid w:val="0097488B"/>
    <w:rsid w:val="00977135"/>
    <w:rsid w:val="00977E7D"/>
    <w:rsid w:val="00980ABE"/>
    <w:rsid w:val="00981421"/>
    <w:rsid w:val="00982E55"/>
    <w:rsid w:val="0098408C"/>
    <w:rsid w:val="00984562"/>
    <w:rsid w:val="009848AC"/>
    <w:rsid w:val="00984C21"/>
    <w:rsid w:val="009856C4"/>
    <w:rsid w:val="00985B9F"/>
    <w:rsid w:val="00986C52"/>
    <w:rsid w:val="0098720F"/>
    <w:rsid w:val="009903D9"/>
    <w:rsid w:val="0099158C"/>
    <w:rsid w:val="00991BED"/>
    <w:rsid w:val="00991E12"/>
    <w:rsid w:val="00991E5A"/>
    <w:rsid w:val="009950DD"/>
    <w:rsid w:val="0099599F"/>
    <w:rsid w:val="00995CF8"/>
    <w:rsid w:val="009962EB"/>
    <w:rsid w:val="00996662"/>
    <w:rsid w:val="00996EF7"/>
    <w:rsid w:val="00997865"/>
    <w:rsid w:val="00997C9E"/>
    <w:rsid w:val="009A06A9"/>
    <w:rsid w:val="009A0B33"/>
    <w:rsid w:val="009A1872"/>
    <w:rsid w:val="009A2B17"/>
    <w:rsid w:val="009A30B5"/>
    <w:rsid w:val="009A3B89"/>
    <w:rsid w:val="009A3EBC"/>
    <w:rsid w:val="009A3F3F"/>
    <w:rsid w:val="009A45A6"/>
    <w:rsid w:val="009A6EAF"/>
    <w:rsid w:val="009A6F8E"/>
    <w:rsid w:val="009A7D45"/>
    <w:rsid w:val="009B03A8"/>
    <w:rsid w:val="009B106F"/>
    <w:rsid w:val="009B2BEE"/>
    <w:rsid w:val="009B2C4D"/>
    <w:rsid w:val="009B3DA5"/>
    <w:rsid w:val="009B5066"/>
    <w:rsid w:val="009B6851"/>
    <w:rsid w:val="009B6C4A"/>
    <w:rsid w:val="009B71DD"/>
    <w:rsid w:val="009B7D43"/>
    <w:rsid w:val="009C04B0"/>
    <w:rsid w:val="009C08F7"/>
    <w:rsid w:val="009C11F1"/>
    <w:rsid w:val="009C15F9"/>
    <w:rsid w:val="009C1728"/>
    <w:rsid w:val="009C1D2D"/>
    <w:rsid w:val="009C1EFC"/>
    <w:rsid w:val="009C229D"/>
    <w:rsid w:val="009C30A9"/>
    <w:rsid w:val="009C38E7"/>
    <w:rsid w:val="009C3ED8"/>
    <w:rsid w:val="009C3EF9"/>
    <w:rsid w:val="009C4D72"/>
    <w:rsid w:val="009C5369"/>
    <w:rsid w:val="009C55F6"/>
    <w:rsid w:val="009C57BB"/>
    <w:rsid w:val="009C6451"/>
    <w:rsid w:val="009C698A"/>
    <w:rsid w:val="009C6E51"/>
    <w:rsid w:val="009C741E"/>
    <w:rsid w:val="009C74C5"/>
    <w:rsid w:val="009C75AD"/>
    <w:rsid w:val="009C7C94"/>
    <w:rsid w:val="009C7CE8"/>
    <w:rsid w:val="009C7D92"/>
    <w:rsid w:val="009C7E6A"/>
    <w:rsid w:val="009D037A"/>
    <w:rsid w:val="009D042D"/>
    <w:rsid w:val="009D058F"/>
    <w:rsid w:val="009D05E3"/>
    <w:rsid w:val="009D087E"/>
    <w:rsid w:val="009D0A52"/>
    <w:rsid w:val="009D0F71"/>
    <w:rsid w:val="009D11F6"/>
    <w:rsid w:val="009D25A2"/>
    <w:rsid w:val="009D37DF"/>
    <w:rsid w:val="009D44F3"/>
    <w:rsid w:val="009D4A3C"/>
    <w:rsid w:val="009D4C7E"/>
    <w:rsid w:val="009D60F7"/>
    <w:rsid w:val="009D61FF"/>
    <w:rsid w:val="009D7CF0"/>
    <w:rsid w:val="009E2922"/>
    <w:rsid w:val="009E2945"/>
    <w:rsid w:val="009E37D3"/>
    <w:rsid w:val="009E3F62"/>
    <w:rsid w:val="009E4127"/>
    <w:rsid w:val="009E44E2"/>
    <w:rsid w:val="009E49DC"/>
    <w:rsid w:val="009E6DC0"/>
    <w:rsid w:val="009E7C3B"/>
    <w:rsid w:val="009F03FD"/>
    <w:rsid w:val="009F0A5F"/>
    <w:rsid w:val="009F1057"/>
    <w:rsid w:val="009F18EB"/>
    <w:rsid w:val="009F1B13"/>
    <w:rsid w:val="009F1E04"/>
    <w:rsid w:val="009F200C"/>
    <w:rsid w:val="009F28D0"/>
    <w:rsid w:val="009F322A"/>
    <w:rsid w:val="009F3285"/>
    <w:rsid w:val="009F42E9"/>
    <w:rsid w:val="009F459B"/>
    <w:rsid w:val="009F5C3A"/>
    <w:rsid w:val="009F5F65"/>
    <w:rsid w:val="009F66B5"/>
    <w:rsid w:val="009F7458"/>
    <w:rsid w:val="00A01A07"/>
    <w:rsid w:val="00A02B3B"/>
    <w:rsid w:val="00A02D4D"/>
    <w:rsid w:val="00A04D3F"/>
    <w:rsid w:val="00A06375"/>
    <w:rsid w:val="00A102E3"/>
    <w:rsid w:val="00A10357"/>
    <w:rsid w:val="00A1035D"/>
    <w:rsid w:val="00A114FA"/>
    <w:rsid w:val="00A12290"/>
    <w:rsid w:val="00A12586"/>
    <w:rsid w:val="00A12BBB"/>
    <w:rsid w:val="00A12EA9"/>
    <w:rsid w:val="00A1317D"/>
    <w:rsid w:val="00A134B9"/>
    <w:rsid w:val="00A136F1"/>
    <w:rsid w:val="00A14618"/>
    <w:rsid w:val="00A146A4"/>
    <w:rsid w:val="00A14FFE"/>
    <w:rsid w:val="00A15F08"/>
    <w:rsid w:val="00A1657E"/>
    <w:rsid w:val="00A16804"/>
    <w:rsid w:val="00A17D1C"/>
    <w:rsid w:val="00A20581"/>
    <w:rsid w:val="00A21946"/>
    <w:rsid w:val="00A21E01"/>
    <w:rsid w:val="00A2301E"/>
    <w:rsid w:val="00A232E2"/>
    <w:rsid w:val="00A23D1D"/>
    <w:rsid w:val="00A23D9F"/>
    <w:rsid w:val="00A25D2D"/>
    <w:rsid w:val="00A26189"/>
    <w:rsid w:val="00A3003B"/>
    <w:rsid w:val="00A304AA"/>
    <w:rsid w:val="00A3054B"/>
    <w:rsid w:val="00A31B31"/>
    <w:rsid w:val="00A31CEC"/>
    <w:rsid w:val="00A31D4A"/>
    <w:rsid w:val="00A32297"/>
    <w:rsid w:val="00A32757"/>
    <w:rsid w:val="00A32AC6"/>
    <w:rsid w:val="00A32D5A"/>
    <w:rsid w:val="00A32EBC"/>
    <w:rsid w:val="00A32F4C"/>
    <w:rsid w:val="00A32FE5"/>
    <w:rsid w:val="00A331C3"/>
    <w:rsid w:val="00A33426"/>
    <w:rsid w:val="00A33FD4"/>
    <w:rsid w:val="00A3450E"/>
    <w:rsid w:val="00A34692"/>
    <w:rsid w:val="00A34A55"/>
    <w:rsid w:val="00A3536A"/>
    <w:rsid w:val="00A357B4"/>
    <w:rsid w:val="00A3644D"/>
    <w:rsid w:val="00A37AE0"/>
    <w:rsid w:val="00A37C4D"/>
    <w:rsid w:val="00A40130"/>
    <w:rsid w:val="00A41C66"/>
    <w:rsid w:val="00A4218F"/>
    <w:rsid w:val="00A428AF"/>
    <w:rsid w:val="00A431F0"/>
    <w:rsid w:val="00A4375C"/>
    <w:rsid w:val="00A43B82"/>
    <w:rsid w:val="00A44063"/>
    <w:rsid w:val="00A456E8"/>
    <w:rsid w:val="00A459AC"/>
    <w:rsid w:val="00A45A9C"/>
    <w:rsid w:val="00A46648"/>
    <w:rsid w:val="00A47AC9"/>
    <w:rsid w:val="00A50000"/>
    <w:rsid w:val="00A50154"/>
    <w:rsid w:val="00A506EC"/>
    <w:rsid w:val="00A50D91"/>
    <w:rsid w:val="00A5165F"/>
    <w:rsid w:val="00A51B5F"/>
    <w:rsid w:val="00A5253A"/>
    <w:rsid w:val="00A5321C"/>
    <w:rsid w:val="00A53A08"/>
    <w:rsid w:val="00A555B6"/>
    <w:rsid w:val="00A55FBA"/>
    <w:rsid w:val="00A561D5"/>
    <w:rsid w:val="00A56DEE"/>
    <w:rsid w:val="00A5746B"/>
    <w:rsid w:val="00A60FC3"/>
    <w:rsid w:val="00A61665"/>
    <w:rsid w:val="00A61AA1"/>
    <w:rsid w:val="00A62097"/>
    <w:rsid w:val="00A63FCB"/>
    <w:rsid w:val="00A64001"/>
    <w:rsid w:val="00A6466F"/>
    <w:rsid w:val="00A66169"/>
    <w:rsid w:val="00A662B4"/>
    <w:rsid w:val="00A662CE"/>
    <w:rsid w:val="00A67E9A"/>
    <w:rsid w:val="00A7042F"/>
    <w:rsid w:val="00A7069A"/>
    <w:rsid w:val="00A7126C"/>
    <w:rsid w:val="00A715EE"/>
    <w:rsid w:val="00A717C7"/>
    <w:rsid w:val="00A72416"/>
    <w:rsid w:val="00A72789"/>
    <w:rsid w:val="00A7339B"/>
    <w:rsid w:val="00A734B1"/>
    <w:rsid w:val="00A757D7"/>
    <w:rsid w:val="00A75FC5"/>
    <w:rsid w:val="00A7641A"/>
    <w:rsid w:val="00A76C97"/>
    <w:rsid w:val="00A776A4"/>
    <w:rsid w:val="00A807D7"/>
    <w:rsid w:val="00A81DEB"/>
    <w:rsid w:val="00A81EE8"/>
    <w:rsid w:val="00A84008"/>
    <w:rsid w:val="00A84EB4"/>
    <w:rsid w:val="00A851D1"/>
    <w:rsid w:val="00A86288"/>
    <w:rsid w:val="00A863BD"/>
    <w:rsid w:val="00A86BD3"/>
    <w:rsid w:val="00A8746A"/>
    <w:rsid w:val="00A876C3"/>
    <w:rsid w:val="00A8792E"/>
    <w:rsid w:val="00A90644"/>
    <w:rsid w:val="00A90C0C"/>
    <w:rsid w:val="00A91461"/>
    <w:rsid w:val="00A91DE0"/>
    <w:rsid w:val="00A930DA"/>
    <w:rsid w:val="00A9341D"/>
    <w:rsid w:val="00A935BB"/>
    <w:rsid w:val="00A93639"/>
    <w:rsid w:val="00A939C1"/>
    <w:rsid w:val="00A93FA4"/>
    <w:rsid w:val="00A94CC3"/>
    <w:rsid w:val="00A94DCB"/>
    <w:rsid w:val="00A952D8"/>
    <w:rsid w:val="00A95DF0"/>
    <w:rsid w:val="00A96857"/>
    <w:rsid w:val="00A9789A"/>
    <w:rsid w:val="00A97C25"/>
    <w:rsid w:val="00AA0361"/>
    <w:rsid w:val="00AA0AC4"/>
    <w:rsid w:val="00AA0EFA"/>
    <w:rsid w:val="00AA0F23"/>
    <w:rsid w:val="00AA1189"/>
    <w:rsid w:val="00AA1610"/>
    <w:rsid w:val="00AA181A"/>
    <w:rsid w:val="00AA1925"/>
    <w:rsid w:val="00AA1C4D"/>
    <w:rsid w:val="00AA1F70"/>
    <w:rsid w:val="00AA3277"/>
    <w:rsid w:val="00AA3CBC"/>
    <w:rsid w:val="00AA4B19"/>
    <w:rsid w:val="00AB0258"/>
    <w:rsid w:val="00AB0E83"/>
    <w:rsid w:val="00AB1977"/>
    <w:rsid w:val="00AB1F62"/>
    <w:rsid w:val="00AB2234"/>
    <w:rsid w:val="00AB2927"/>
    <w:rsid w:val="00AB2C15"/>
    <w:rsid w:val="00AB40F0"/>
    <w:rsid w:val="00AB49ED"/>
    <w:rsid w:val="00AB5006"/>
    <w:rsid w:val="00AB6C5E"/>
    <w:rsid w:val="00AB6EC8"/>
    <w:rsid w:val="00AB7C4A"/>
    <w:rsid w:val="00AC0134"/>
    <w:rsid w:val="00AC01BD"/>
    <w:rsid w:val="00AC1E4A"/>
    <w:rsid w:val="00AC33C4"/>
    <w:rsid w:val="00AC356D"/>
    <w:rsid w:val="00AC3708"/>
    <w:rsid w:val="00AC382E"/>
    <w:rsid w:val="00AC38C4"/>
    <w:rsid w:val="00AC3B0A"/>
    <w:rsid w:val="00AC4D0A"/>
    <w:rsid w:val="00AC50B2"/>
    <w:rsid w:val="00AC5A76"/>
    <w:rsid w:val="00AD1EA2"/>
    <w:rsid w:val="00AD2530"/>
    <w:rsid w:val="00AD2C1A"/>
    <w:rsid w:val="00AD3B33"/>
    <w:rsid w:val="00AD3E88"/>
    <w:rsid w:val="00AD4128"/>
    <w:rsid w:val="00AD6450"/>
    <w:rsid w:val="00AD7C54"/>
    <w:rsid w:val="00AD7C97"/>
    <w:rsid w:val="00AE0E2F"/>
    <w:rsid w:val="00AE12A7"/>
    <w:rsid w:val="00AE1CF8"/>
    <w:rsid w:val="00AE207D"/>
    <w:rsid w:val="00AE24A9"/>
    <w:rsid w:val="00AE28B8"/>
    <w:rsid w:val="00AE3557"/>
    <w:rsid w:val="00AE3EE1"/>
    <w:rsid w:val="00AE6592"/>
    <w:rsid w:val="00AE703A"/>
    <w:rsid w:val="00AE72E8"/>
    <w:rsid w:val="00AF08FB"/>
    <w:rsid w:val="00AF1339"/>
    <w:rsid w:val="00AF24AB"/>
    <w:rsid w:val="00AF3615"/>
    <w:rsid w:val="00AF47BE"/>
    <w:rsid w:val="00AF6247"/>
    <w:rsid w:val="00AF7123"/>
    <w:rsid w:val="00AF778D"/>
    <w:rsid w:val="00B008EC"/>
    <w:rsid w:val="00B016E1"/>
    <w:rsid w:val="00B03ACD"/>
    <w:rsid w:val="00B0465B"/>
    <w:rsid w:val="00B05745"/>
    <w:rsid w:val="00B05F9F"/>
    <w:rsid w:val="00B068B4"/>
    <w:rsid w:val="00B06DFB"/>
    <w:rsid w:val="00B070DF"/>
    <w:rsid w:val="00B0757F"/>
    <w:rsid w:val="00B114BE"/>
    <w:rsid w:val="00B11847"/>
    <w:rsid w:val="00B118BF"/>
    <w:rsid w:val="00B13CA2"/>
    <w:rsid w:val="00B13EAF"/>
    <w:rsid w:val="00B14BCD"/>
    <w:rsid w:val="00B15602"/>
    <w:rsid w:val="00B1591E"/>
    <w:rsid w:val="00B20159"/>
    <w:rsid w:val="00B208A3"/>
    <w:rsid w:val="00B2109D"/>
    <w:rsid w:val="00B222B7"/>
    <w:rsid w:val="00B2243C"/>
    <w:rsid w:val="00B225DA"/>
    <w:rsid w:val="00B2339D"/>
    <w:rsid w:val="00B2480F"/>
    <w:rsid w:val="00B24F74"/>
    <w:rsid w:val="00B2505E"/>
    <w:rsid w:val="00B2577E"/>
    <w:rsid w:val="00B26524"/>
    <w:rsid w:val="00B26EFE"/>
    <w:rsid w:val="00B27E8E"/>
    <w:rsid w:val="00B27F1D"/>
    <w:rsid w:val="00B3002F"/>
    <w:rsid w:val="00B32B93"/>
    <w:rsid w:val="00B32D27"/>
    <w:rsid w:val="00B34241"/>
    <w:rsid w:val="00B35576"/>
    <w:rsid w:val="00B37548"/>
    <w:rsid w:val="00B375E8"/>
    <w:rsid w:val="00B37A6A"/>
    <w:rsid w:val="00B4008F"/>
    <w:rsid w:val="00B413CF"/>
    <w:rsid w:val="00B4183F"/>
    <w:rsid w:val="00B41FCD"/>
    <w:rsid w:val="00B42360"/>
    <w:rsid w:val="00B4239B"/>
    <w:rsid w:val="00B42F30"/>
    <w:rsid w:val="00B436E0"/>
    <w:rsid w:val="00B44D36"/>
    <w:rsid w:val="00B45D9F"/>
    <w:rsid w:val="00B45F49"/>
    <w:rsid w:val="00B46719"/>
    <w:rsid w:val="00B46AA5"/>
    <w:rsid w:val="00B4713A"/>
    <w:rsid w:val="00B47292"/>
    <w:rsid w:val="00B50A05"/>
    <w:rsid w:val="00B518E3"/>
    <w:rsid w:val="00B5230A"/>
    <w:rsid w:val="00B53D55"/>
    <w:rsid w:val="00B54476"/>
    <w:rsid w:val="00B5675D"/>
    <w:rsid w:val="00B56D2C"/>
    <w:rsid w:val="00B574E2"/>
    <w:rsid w:val="00B57620"/>
    <w:rsid w:val="00B6059D"/>
    <w:rsid w:val="00B60D2A"/>
    <w:rsid w:val="00B627B4"/>
    <w:rsid w:val="00B63925"/>
    <w:rsid w:val="00B63F75"/>
    <w:rsid w:val="00B6474D"/>
    <w:rsid w:val="00B655D6"/>
    <w:rsid w:val="00B658EB"/>
    <w:rsid w:val="00B67428"/>
    <w:rsid w:val="00B71046"/>
    <w:rsid w:val="00B72EBD"/>
    <w:rsid w:val="00B738E5"/>
    <w:rsid w:val="00B742C6"/>
    <w:rsid w:val="00B75A4D"/>
    <w:rsid w:val="00B75B8D"/>
    <w:rsid w:val="00B76367"/>
    <w:rsid w:val="00B76927"/>
    <w:rsid w:val="00B76A4A"/>
    <w:rsid w:val="00B76B6A"/>
    <w:rsid w:val="00B775EC"/>
    <w:rsid w:val="00B815EF"/>
    <w:rsid w:val="00B819A5"/>
    <w:rsid w:val="00B8211D"/>
    <w:rsid w:val="00B82F16"/>
    <w:rsid w:val="00B845E2"/>
    <w:rsid w:val="00B853AD"/>
    <w:rsid w:val="00B87234"/>
    <w:rsid w:val="00B87631"/>
    <w:rsid w:val="00B879DF"/>
    <w:rsid w:val="00B87AEC"/>
    <w:rsid w:val="00B87BF6"/>
    <w:rsid w:val="00B90B97"/>
    <w:rsid w:val="00B9143D"/>
    <w:rsid w:val="00B92932"/>
    <w:rsid w:val="00B9409E"/>
    <w:rsid w:val="00B94F28"/>
    <w:rsid w:val="00B95A11"/>
    <w:rsid w:val="00B97500"/>
    <w:rsid w:val="00B97745"/>
    <w:rsid w:val="00BA009E"/>
    <w:rsid w:val="00BA059E"/>
    <w:rsid w:val="00BA1B68"/>
    <w:rsid w:val="00BA1FA4"/>
    <w:rsid w:val="00BA22A6"/>
    <w:rsid w:val="00BA35A9"/>
    <w:rsid w:val="00BA4089"/>
    <w:rsid w:val="00BA4263"/>
    <w:rsid w:val="00BA4CDB"/>
    <w:rsid w:val="00BA5214"/>
    <w:rsid w:val="00BA554E"/>
    <w:rsid w:val="00BA57E9"/>
    <w:rsid w:val="00BA5E24"/>
    <w:rsid w:val="00BA6CB9"/>
    <w:rsid w:val="00BA7555"/>
    <w:rsid w:val="00BA7931"/>
    <w:rsid w:val="00BB0405"/>
    <w:rsid w:val="00BB0469"/>
    <w:rsid w:val="00BB18E3"/>
    <w:rsid w:val="00BB1D9F"/>
    <w:rsid w:val="00BB233C"/>
    <w:rsid w:val="00BB280D"/>
    <w:rsid w:val="00BB3425"/>
    <w:rsid w:val="00BB34D8"/>
    <w:rsid w:val="00BB3E60"/>
    <w:rsid w:val="00BB3F1F"/>
    <w:rsid w:val="00BB4350"/>
    <w:rsid w:val="00BB68A8"/>
    <w:rsid w:val="00BB7B26"/>
    <w:rsid w:val="00BB7F5F"/>
    <w:rsid w:val="00BC0E39"/>
    <w:rsid w:val="00BC10F6"/>
    <w:rsid w:val="00BC2A69"/>
    <w:rsid w:val="00BC36B7"/>
    <w:rsid w:val="00BC4D12"/>
    <w:rsid w:val="00BC52BC"/>
    <w:rsid w:val="00BC55C3"/>
    <w:rsid w:val="00BC56CC"/>
    <w:rsid w:val="00BC5A60"/>
    <w:rsid w:val="00BC5B47"/>
    <w:rsid w:val="00BC6A14"/>
    <w:rsid w:val="00BC7226"/>
    <w:rsid w:val="00BC7FF3"/>
    <w:rsid w:val="00BD0202"/>
    <w:rsid w:val="00BD2D81"/>
    <w:rsid w:val="00BD2E61"/>
    <w:rsid w:val="00BD2F1A"/>
    <w:rsid w:val="00BD3D42"/>
    <w:rsid w:val="00BD4BE4"/>
    <w:rsid w:val="00BD4C43"/>
    <w:rsid w:val="00BD53B3"/>
    <w:rsid w:val="00BD5CD1"/>
    <w:rsid w:val="00BD615A"/>
    <w:rsid w:val="00BD6A4D"/>
    <w:rsid w:val="00BD6BE9"/>
    <w:rsid w:val="00BE03BB"/>
    <w:rsid w:val="00BE15AF"/>
    <w:rsid w:val="00BE16D1"/>
    <w:rsid w:val="00BE3D06"/>
    <w:rsid w:val="00BE437F"/>
    <w:rsid w:val="00BE4C9C"/>
    <w:rsid w:val="00BE79C6"/>
    <w:rsid w:val="00BF0263"/>
    <w:rsid w:val="00BF03F7"/>
    <w:rsid w:val="00BF12B5"/>
    <w:rsid w:val="00BF12E6"/>
    <w:rsid w:val="00BF1751"/>
    <w:rsid w:val="00BF1952"/>
    <w:rsid w:val="00BF25C5"/>
    <w:rsid w:val="00BF338C"/>
    <w:rsid w:val="00BF542E"/>
    <w:rsid w:val="00BF5716"/>
    <w:rsid w:val="00BF580E"/>
    <w:rsid w:val="00C001B5"/>
    <w:rsid w:val="00C00D33"/>
    <w:rsid w:val="00C01582"/>
    <w:rsid w:val="00C041AA"/>
    <w:rsid w:val="00C05011"/>
    <w:rsid w:val="00C050E6"/>
    <w:rsid w:val="00C05F70"/>
    <w:rsid w:val="00C06287"/>
    <w:rsid w:val="00C066EE"/>
    <w:rsid w:val="00C07C4D"/>
    <w:rsid w:val="00C118D0"/>
    <w:rsid w:val="00C11A42"/>
    <w:rsid w:val="00C11D25"/>
    <w:rsid w:val="00C126D0"/>
    <w:rsid w:val="00C12AB2"/>
    <w:rsid w:val="00C13DC3"/>
    <w:rsid w:val="00C13F95"/>
    <w:rsid w:val="00C14307"/>
    <w:rsid w:val="00C23CC2"/>
    <w:rsid w:val="00C244CE"/>
    <w:rsid w:val="00C2655B"/>
    <w:rsid w:val="00C27B41"/>
    <w:rsid w:val="00C30A21"/>
    <w:rsid w:val="00C30C8F"/>
    <w:rsid w:val="00C30CF8"/>
    <w:rsid w:val="00C30D5C"/>
    <w:rsid w:val="00C30D7A"/>
    <w:rsid w:val="00C317A5"/>
    <w:rsid w:val="00C317A6"/>
    <w:rsid w:val="00C3197A"/>
    <w:rsid w:val="00C32FDC"/>
    <w:rsid w:val="00C33CDB"/>
    <w:rsid w:val="00C35858"/>
    <w:rsid w:val="00C366FF"/>
    <w:rsid w:val="00C40146"/>
    <w:rsid w:val="00C401C6"/>
    <w:rsid w:val="00C40748"/>
    <w:rsid w:val="00C407F1"/>
    <w:rsid w:val="00C40CB1"/>
    <w:rsid w:val="00C43AB2"/>
    <w:rsid w:val="00C43EA9"/>
    <w:rsid w:val="00C45C8D"/>
    <w:rsid w:val="00C45E27"/>
    <w:rsid w:val="00C4699B"/>
    <w:rsid w:val="00C47AE6"/>
    <w:rsid w:val="00C517F8"/>
    <w:rsid w:val="00C52F24"/>
    <w:rsid w:val="00C53384"/>
    <w:rsid w:val="00C54620"/>
    <w:rsid w:val="00C5510D"/>
    <w:rsid w:val="00C55FA8"/>
    <w:rsid w:val="00C57261"/>
    <w:rsid w:val="00C60C31"/>
    <w:rsid w:val="00C61304"/>
    <w:rsid w:val="00C6158B"/>
    <w:rsid w:val="00C62329"/>
    <w:rsid w:val="00C62408"/>
    <w:rsid w:val="00C63955"/>
    <w:rsid w:val="00C63D80"/>
    <w:rsid w:val="00C643F4"/>
    <w:rsid w:val="00C651B3"/>
    <w:rsid w:val="00C6607B"/>
    <w:rsid w:val="00C6628A"/>
    <w:rsid w:val="00C663B7"/>
    <w:rsid w:val="00C66980"/>
    <w:rsid w:val="00C66FD1"/>
    <w:rsid w:val="00C6704F"/>
    <w:rsid w:val="00C67D8F"/>
    <w:rsid w:val="00C67F55"/>
    <w:rsid w:val="00C7056D"/>
    <w:rsid w:val="00C70944"/>
    <w:rsid w:val="00C71F15"/>
    <w:rsid w:val="00C729A4"/>
    <w:rsid w:val="00C72DF2"/>
    <w:rsid w:val="00C73979"/>
    <w:rsid w:val="00C73E97"/>
    <w:rsid w:val="00C7494F"/>
    <w:rsid w:val="00C760B0"/>
    <w:rsid w:val="00C767E0"/>
    <w:rsid w:val="00C76A4E"/>
    <w:rsid w:val="00C76E32"/>
    <w:rsid w:val="00C76FF6"/>
    <w:rsid w:val="00C77A89"/>
    <w:rsid w:val="00C807FD"/>
    <w:rsid w:val="00C82271"/>
    <w:rsid w:val="00C82537"/>
    <w:rsid w:val="00C82B2A"/>
    <w:rsid w:val="00C83B07"/>
    <w:rsid w:val="00C84906"/>
    <w:rsid w:val="00C8509E"/>
    <w:rsid w:val="00C850EF"/>
    <w:rsid w:val="00C8513F"/>
    <w:rsid w:val="00C860F1"/>
    <w:rsid w:val="00C866C5"/>
    <w:rsid w:val="00C87365"/>
    <w:rsid w:val="00C8770D"/>
    <w:rsid w:val="00C879D3"/>
    <w:rsid w:val="00C907CA"/>
    <w:rsid w:val="00C90956"/>
    <w:rsid w:val="00C918B1"/>
    <w:rsid w:val="00C9190F"/>
    <w:rsid w:val="00C92AB6"/>
    <w:rsid w:val="00C92D67"/>
    <w:rsid w:val="00C92D81"/>
    <w:rsid w:val="00C9343D"/>
    <w:rsid w:val="00C93502"/>
    <w:rsid w:val="00C94BC5"/>
    <w:rsid w:val="00C94EE4"/>
    <w:rsid w:val="00C9601A"/>
    <w:rsid w:val="00C961EB"/>
    <w:rsid w:val="00C9729C"/>
    <w:rsid w:val="00C97C83"/>
    <w:rsid w:val="00C97EB9"/>
    <w:rsid w:val="00CA0CDE"/>
    <w:rsid w:val="00CA0FD9"/>
    <w:rsid w:val="00CA191E"/>
    <w:rsid w:val="00CA3D2A"/>
    <w:rsid w:val="00CA413C"/>
    <w:rsid w:val="00CA595E"/>
    <w:rsid w:val="00CA59DC"/>
    <w:rsid w:val="00CA5A22"/>
    <w:rsid w:val="00CA5E5B"/>
    <w:rsid w:val="00CA5EBA"/>
    <w:rsid w:val="00CA77BC"/>
    <w:rsid w:val="00CB0895"/>
    <w:rsid w:val="00CB123D"/>
    <w:rsid w:val="00CB1405"/>
    <w:rsid w:val="00CB159D"/>
    <w:rsid w:val="00CB19F4"/>
    <w:rsid w:val="00CB26AB"/>
    <w:rsid w:val="00CB2992"/>
    <w:rsid w:val="00CB32CF"/>
    <w:rsid w:val="00CB3874"/>
    <w:rsid w:val="00CB388A"/>
    <w:rsid w:val="00CB453F"/>
    <w:rsid w:val="00CB6CF6"/>
    <w:rsid w:val="00CB6DBF"/>
    <w:rsid w:val="00CB7381"/>
    <w:rsid w:val="00CB7E36"/>
    <w:rsid w:val="00CC0C3B"/>
    <w:rsid w:val="00CC10B6"/>
    <w:rsid w:val="00CC10CD"/>
    <w:rsid w:val="00CC156C"/>
    <w:rsid w:val="00CC2503"/>
    <w:rsid w:val="00CC2674"/>
    <w:rsid w:val="00CC284C"/>
    <w:rsid w:val="00CC3685"/>
    <w:rsid w:val="00CC3717"/>
    <w:rsid w:val="00CC39FA"/>
    <w:rsid w:val="00CC4B60"/>
    <w:rsid w:val="00CC521F"/>
    <w:rsid w:val="00CC5592"/>
    <w:rsid w:val="00CC739D"/>
    <w:rsid w:val="00CD000A"/>
    <w:rsid w:val="00CD1318"/>
    <w:rsid w:val="00CD20BD"/>
    <w:rsid w:val="00CD3663"/>
    <w:rsid w:val="00CD4A93"/>
    <w:rsid w:val="00CD56C2"/>
    <w:rsid w:val="00CD697E"/>
    <w:rsid w:val="00CE167F"/>
    <w:rsid w:val="00CE22C8"/>
    <w:rsid w:val="00CE24AB"/>
    <w:rsid w:val="00CE359A"/>
    <w:rsid w:val="00CE502D"/>
    <w:rsid w:val="00CE50A3"/>
    <w:rsid w:val="00CE5B14"/>
    <w:rsid w:val="00CE5C22"/>
    <w:rsid w:val="00CE6763"/>
    <w:rsid w:val="00CE6DC5"/>
    <w:rsid w:val="00CF1E8F"/>
    <w:rsid w:val="00CF21D5"/>
    <w:rsid w:val="00CF3234"/>
    <w:rsid w:val="00CF35EA"/>
    <w:rsid w:val="00CF3923"/>
    <w:rsid w:val="00CF3D36"/>
    <w:rsid w:val="00CF3DBD"/>
    <w:rsid w:val="00CF4C68"/>
    <w:rsid w:val="00CF565C"/>
    <w:rsid w:val="00CF5C1F"/>
    <w:rsid w:val="00CF6A53"/>
    <w:rsid w:val="00CF6C22"/>
    <w:rsid w:val="00CF7238"/>
    <w:rsid w:val="00CF7314"/>
    <w:rsid w:val="00CF77E7"/>
    <w:rsid w:val="00CF7E7A"/>
    <w:rsid w:val="00D00F33"/>
    <w:rsid w:val="00D02121"/>
    <w:rsid w:val="00D023B5"/>
    <w:rsid w:val="00D028D5"/>
    <w:rsid w:val="00D02B1C"/>
    <w:rsid w:val="00D02D82"/>
    <w:rsid w:val="00D049B2"/>
    <w:rsid w:val="00D050C3"/>
    <w:rsid w:val="00D05B1F"/>
    <w:rsid w:val="00D060B9"/>
    <w:rsid w:val="00D077BD"/>
    <w:rsid w:val="00D1098C"/>
    <w:rsid w:val="00D11F58"/>
    <w:rsid w:val="00D124EC"/>
    <w:rsid w:val="00D128CC"/>
    <w:rsid w:val="00D12F84"/>
    <w:rsid w:val="00D13056"/>
    <w:rsid w:val="00D13141"/>
    <w:rsid w:val="00D136A6"/>
    <w:rsid w:val="00D15017"/>
    <w:rsid w:val="00D17D97"/>
    <w:rsid w:val="00D2072D"/>
    <w:rsid w:val="00D224E5"/>
    <w:rsid w:val="00D22918"/>
    <w:rsid w:val="00D23445"/>
    <w:rsid w:val="00D2353C"/>
    <w:rsid w:val="00D241C0"/>
    <w:rsid w:val="00D246FA"/>
    <w:rsid w:val="00D24FD4"/>
    <w:rsid w:val="00D254EA"/>
    <w:rsid w:val="00D25908"/>
    <w:rsid w:val="00D259CE"/>
    <w:rsid w:val="00D25AAE"/>
    <w:rsid w:val="00D26335"/>
    <w:rsid w:val="00D2651F"/>
    <w:rsid w:val="00D27007"/>
    <w:rsid w:val="00D271B8"/>
    <w:rsid w:val="00D27406"/>
    <w:rsid w:val="00D30E38"/>
    <w:rsid w:val="00D31737"/>
    <w:rsid w:val="00D31A0D"/>
    <w:rsid w:val="00D329E2"/>
    <w:rsid w:val="00D339E8"/>
    <w:rsid w:val="00D34CBD"/>
    <w:rsid w:val="00D351BA"/>
    <w:rsid w:val="00D3557E"/>
    <w:rsid w:val="00D363DC"/>
    <w:rsid w:val="00D406BF"/>
    <w:rsid w:val="00D406F3"/>
    <w:rsid w:val="00D4076B"/>
    <w:rsid w:val="00D40D4C"/>
    <w:rsid w:val="00D41130"/>
    <w:rsid w:val="00D4116F"/>
    <w:rsid w:val="00D42DA6"/>
    <w:rsid w:val="00D439F6"/>
    <w:rsid w:val="00D43EFB"/>
    <w:rsid w:val="00D44C30"/>
    <w:rsid w:val="00D458C1"/>
    <w:rsid w:val="00D460EF"/>
    <w:rsid w:val="00D47980"/>
    <w:rsid w:val="00D50E71"/>
    <w:rsid w:val="00D527EC"/>
    <w:rsid w:val="00D52C73"/>
    <w:rsid w:val="00D53D1F"/>
    <w:rsid w:val="00D548D2"/>
    <w:rsid w:val="00D55AAD"/>
    <w:rsid w:val="00D55E99"/>
    <w:rsid w:val="00D55EFE"/>
    <w:rsid w:val="00D55F63"/>
    <w:rsid w:val="00D57755"/>
    <w:rsid w:val="00D57E11"/>
    <w:rsid w:val="00D60195"/>
    <w:rsid w:val="00D6084A"/>
    <w:rsid w:val="00D62457"/>
    <w:rsid w:val="00D62A48"/>
    <w:rsid w:val="00D631F4"/>
    <w:rsid w:val="00D659B8"/>
    <w:rsid w:val="00D677AF"/>
    <w:rsid w:val="00D7005E"/>
    <w:rsid w:val="00D709D2"/>
    <w:rsid w:val="00D709EE"/>
    <w:rsid w:val="00D70DE9"/>
    <w:rsid w:val="00D71A70"/>
    <w:rsid w:val="00D71F73"/>
    <w:rsid w:val="00D73662"/>
    <w:rsid w:val="00D747D9"/>
    <w:rsid w:val="00D76441"/>
    <w:rsid w:val="00D76677"/>
    <w:rsid w:val="00D767B6"/>
    <w:rsid w:val="00D76F9C"/>
    <w:rsid w:val="00D80208"/>
    <w:rsid w:val="00D832B2"/>
    <w:rsid w:val="00D83538"/>
    <w:rsid w:val="00D83A7D"/>
    <w:rsid w:val="00D85A95"/>
    <w:rsid w:val="00D8634E"/>
    <w:rsid w:val="00D8641F"/>
    <w:rsid w:val="00D90362"/>
    <w:rsid w:val="00D903F8"/>
    <w:rsid w:val="00D921B3"/>
    <w:rsid w:val="00D92202"/>
    <w:rsid w:val="00D92276"/>
    <w:rsid w:val="00D92DBB"/>
    <w:rsid w:val="00D92E62"/>
    <w:rsid w:val="00D930EA"/>
    <w:rsid w:val="00D93DA7"/>
    <w:rsid w:val="00D94032"/>
    <w:rsid w:val="00D9498B"/>
    <w:rsid w:val="00D94A25"/>
    <w:rsid w:val="00D951B6"/>
    <w:rsid w:val="00D970EC"/>
    <w:rsid w:val="00D97107"/>
    <w:rsid w:val="00D97178"/>
    <w:rsid w:val="00D973D6"/>
    <w:rsid w:val="00D9767E"/>
    <w:rsid w:val="00DA0201"/>
    <w:rsid w:val="00DA0493"/>
    <w:rsid w:val="00DA087E"/>
    <w:rsid w:val="00DA08AD"/>
    <w:rsid w:val="00DA0F1F"/>
    <w:rsid w:val="00DA17CF"/>
    <w:rsid w:val="00DA1B21"/>
    <w:rsid w:val="00DA2000"/>
    <w:rsid w:val="00DA252E"/>
    <w:rsid w:val="00DA39B4"/>
    <w:rsid w:val="00DA43C6"/>
    <w:rsid w:val="00DA4A49"/>
    <w:rsid w:val="00DA5F82"/>
    <w:rsid w:val="00DA625F"/>
    <w:rsid w:val="00DA629F"/>
    <w:rsid w:val="00DA64B6"/>
    <w:rsid w:val="00DA70FA"/>
    <w:rsid w:val="00DA74DE"/>
    <w:rsid w:val="00DB025A"/>
    <w:rsid w:val="00DB212D"/>
    <w:rsid w:val="00DB2537"/>
    <w:rsid w:val="00DB2742"/>
    <w:rsid w:val="00DB3801"/>
    <w:rsid w:val="00DB3855"/>
    <w:rsid w:val="00DC0493"/>
    <w:rsid w:val="00DC08CB"/>
    <w:rsid w:val="00DC0B18"/>
    <w:rsid w:val="00DC1298"/>
    <w:rsid w:val="00DC1E63"/>
    <w:rsid w:val="00DC2E82"/>
    <w:rsid w:val="00DC36C2"/>
    <w:rsid w:val="00DC4358"/>
    <w:rsid w:val="00DC47A9"/>
    <w:rsid w:val="00DC506E"/>
    <w:rsid w:val="00DC6781"/>
    <w:rsid w:val="00DC6C41"/>
    <w:rsid w:val="00DC6DD0"/>
    <w:rsid w:val="00DC744B"/>
    <w:rsid w:val="00DD0300"/>
    <w:rsid w:val="00DD0BFB"/>
    <w:rsid w:val="00DD1B05"/>
    <w:rsid w:val="00DD1D60"/>
    <w:rsid w:val="00DD236D"/>
    <w:rsid w:val="00DD2731"/>
    <w:rsid w:val="00DD2C52"/>
    <w:rsid w:val="00DD4D6A"/>
    <w:rsid w:val="00DD513E"/>
    <w:rsid w:val="00DD57A1"/>
    <w:rsid w:val="00DD664A"/>
    <w:rsid w:val="00DD6E11"/>
    <w:rsid w:val="00DE075B"/>
    <w:rsid w:val="00DE09FA"/>
    <w:rsid w:val="00DE137F"/>
    <w:rsid w:val="00DE29A5"/>
    <w:rsid w:val="00DE3EC5"/>
    <w:rsid w:val="00DE4526"/>
    <w:rsid w:val="00DE4725"/>
    <w:rsid w:val="00DE53C9"/>
    <w:rsid w:val="00DE55A1"/>
    <w:rsid w:val="00DE5AD3"/>
    <w:rsid w:val="00DE7941"/>
    <w:rsid w:val="00DF083C"/>
    <w:rsid w:val="00DF0BE7"/>
    <w:rsid w:val="00DF0C5D"/>
    <w:rsid w:val="00DF26EC"/>
    <w:rsid w:val="00DF28B3"/>
    <w:rsid w:val="00DF3858"/>
    <w:rsid w:val="00DF4050"/>
    <w:rsid w:val="00DF41F5"/>
    <w:rsid w:val="00DF420B"/>
    <w:rsid w:val="00DF48A6"/>
    <w:rsid w:val="00DF5E60"/>
    <w:rsid w:val="00DF664A"/>
    <w:rsid w:val="00DF71A1"/>
    <w:rsid w:val="00DF74D0"/>
    <w:rsid w:val="00E001F0"/>
    <w:rsid w:val="00E00D0A"/>
    <w:rsid w:val="00E025F8"/>
    <w:rsid w:val="00E0313F"/>
    <w:rsid w:val="00E03193"/>
    <w:rsid w:val="00E033F2"/>
    <w:rsid w:val="00E04075"/>
    <w:rsid w:val="00E0428B"/>
    <w:rsid w:val="00E05FDE"/>
    <w:rsid w:val="00E07093"/>
    <w:rsid w:val="00E072C2"/>
    <w:rsid w:val="00E076CF"/>
    <w:rsid w:val="00E10829"/>
    <w:rsid w:val="00E10985"/>
    <w:rsid w:val="00E10EE5"/>
    <w:rsid w:val="00E1104F"/>
    <w:rsid w:val="00E11844"/>
    <w:rsid w:val="00E1197C"/>
    <w:rsid w:val="00E12D4F"/>
    <w:rsid w:val="00E12EC0"/>
    <w:rsid w:val="00E13774"/>
    <w:rsid w:val="00E1387F"/>
    <w:rsid w:val="00E14386"/>
    <w:rsid w:val="00E143B4"/>
    <w:rsid w:val="00E14478"/>
    <w:rsid w:val="00E1490F"/>
    <w:rsid w:val="00E14B2C"/>
    <w:rsid w:val="00E15079"/>
    <w:rsid w:val="00E17604"/>
    <w:rsid w:val="00E2074B"/>
    <w:rsid w:val="00E20BDB"/>
    <w:rsid w:val="00E21F51"/>
    <w:rsid w:val="00E2238E"/>
    <w:rsid w:val="00E23450"/>
    <w:rsid w:val="00E24ADD"/>
    <w:rsid w:val="00E25775"/>
    <w:rsid w:val="00E25FA4"/>
    <w:rsid w:val="00E26978"/>
    <w:rsid w:val="00E30AC9"/>
    <w:rsid w:val="00E3107E"/>
    <w:rsid w:val="00E320FF"/>
    <w:rsid w:val="00E3281E"/>
    <w:rsid w:val="00E32897"/>
    <w:rsid w:val="00E32AC6"/>
    <w:rsid w:val="00E33490"/>
    <w:rsid w:val="00E334DC"/>
    <w:rsid w:val="00E33738"/>
    <w:rsid w:val="00E3570D"/>
    <w:rsid w:val="00E35777"/>
    <w:rsid w:val="00E35DB8"/>
    <w:rsid w:val="00E36F8F"/>
    <w:rsid w:val="00E37BE8"/>
    <w:rsid w:val="00E37EB7"/>
    <w:rsid w:val="00E40247"/>
    <w:rsid w:val="00E41600"/>
    <w:rsid w:val="00E41D8B"/>
    <w:rsid w:val="00E41FF2"/>
    <w:rsid w:val="00E42AB5"/>
    <w:rsid w:val="00E43616"/>
    <w:rsid w:val="00E4391C"/>
    <w:rsid w:val="00E43A98"/>
    <w:rsid w:val="00E44D80"/>
    <w:rsid w:val="00E46637"/>
    <w:rsid w:val="00E46B2D"/>
    <w:rsid w:val="00E472E0"/>
    <w:rsid w:val="00E47B94"/>
    <w:rsid w:val="00E50004"/>
    <w:rsid w:val="00E504C4"/>
    <w:rsid w:val="00E50C45"/>
    <w:rsid w:val="00E51AFA"/>
    <w:rsid w:val="00E536B0"/>
    <w:rsid w:val="00E54DAB"/>
    <w:rsid w:val="00E55197"/>
    <w:rsid w:val="00E55438"/>
    <w:rsid w:val="00E55BCF"/>
    <w:rsid w:val="00E55DB0"/>
    <w:rsid w:val="00E56344"/>
    <w:rsid w:val="00E57783"/>
    <w:rsid w:val="00E57A68"/>
    <w:rsid w:val="00E57D05"/>
    <w:rsid w:val="00E60244"/>
    <w:rsid w:val="00E6047E"/>
    <w:rsid w:val="00E615B9"/>
    <w:rsid w:val="00E61AB7"/>
    <w:rsid w:val="00E63F14"/>
    <w:rsid w:val="00E643C3"/>
    <w:rsid w:val="00E65384"/>
    <w:rsid w:val="00E664B3"/>
    <w:rsid w:val="00E675E6"/>
    <w:rsid w:val="00E67A61"/>
    <w:rsid w:val="00E700DF"/>
    <w:rsid w:val="00E70320"/>
    <w:rsid w:val="00E71595"/>
    <w:rsid w:val="00E71929"/>
    <w:rsid w:val="00E72600"/>
    <w:rsid w:val="00E72983"/>
    <w:rsid w:val="00E72C17"/>
    <w:rsid w:val="00E73F41"/>
    <w:rsid w:val="00E74765"/>
    <w:rsid w:val="00E747F3"/>
    <w:rsid w:val="00E7535D"/>
    <w:rsid w:val="00E762C3"/>
    <w:rsid w:val="00E775B6"/>
    <w:rsid w:val="00E800F8"/>
    <w:rsid w:val="00E815A4"/>
    <w:rsid w:val="00E847A2"/>
    <w:rsid w:val="00E847F5"/>
    <w:rsid w:val="00E87432"/>
    <w:rsid w:val="00E87BC5"/>
    <w:rsid w:val="00E91E5B"/>
    <w:rsid w:val="00E925A2"/>
    <w:rsid w:val="00E927D1"/>
    <w:rsid w:val="00E9428E"/>
    <w:rsid w:val="00E954D2"/>
    <w:rsid w:val="00E966AE"/>
    <w:rsid w:val="00E97D07"/>
    <w:rsid w:val="00EA044F"/>
    <w:rsid w:val="00EA0D24"/>
    <w:rsid w:val="00EA138A"/>
    <w:rsid w:val="00EA185F"/>
    <w:rsid w:val="00EA1AEE"/>
    <w:rsid w:val="00EA38E0"/>
    <w:rsid w:val="00EA4740"/>
    <w:rsid w:val="00EA4AF9"/>
    <w:rsid w:val="00EA4E13"/>
    <w:rsid w:val="00EA522D"/>
    <w:rsid w:val="00EA645E"/>
    <w:rsid w:val="00EB04F4"/>
    <w:rsid w:val="00EB08E6"/>
    <w:rsid w:val="00EB0AEE"/>
    <w:rsid w:val="00EB0C45"/>
    <w:rsid w:val="00EB116D"/>
    <w:rsid w:val="00EB24B0"/>
    <w:rsid w:val="00EB2BF4"/>
    <w:rsid w:val="00EB32D4"/>
    <w:rsid w:val="00EB3B2E"/>
    <w:rsid w:val="00EB498F"/>
    <w:rsid w:val="00EB4F76"/>
    <w:rsid w:val="00EB57AC"/>
    <w:rsid w:val="00EB5F4E"/>
    <w:rsid w:val="00EB6D1B"/>
    <w:rsid w:val="00EC0359"/>
    <w:rsid w:val="00EC0368"/>
    <w:rsid w:val="00EC08A7"/>
    <w:rsid w:val="00EC11E3"/>
    <w:rsid w:val="00EC161B"/>
    <w:rsid w:val="00EC2167"/>
    <w:rsid w:val="00EC223C"/>
    <w:rsid w:val="00EC32F8"/>
    <w:rsid w:val="00EC32FA"/>
    <w:rsid w:val="00EC3DD9"/>
    <w:rsid w:val="00EC4277"/>
    <w:rsid w:val="00EC42D7"/>
    <w:rsid w:val="00EC5DD5"/>
    <w:rsid w:val="00EC5FAC"/>
    <w:rsid w:val="00EC6593"/>
    <w:rsid w:val="00EC6C21"/>
    <w:rsid w:val="00EC723B"/>
    <w:rsid w:val="00EC77DA"/>
    <w:rsid w:val="00EC7988"/>
    <w:rsid w:val="00ED04A6"/>
    <w:rsid w:val="00ED1501"/>
    <w:rsid w:val="00ED1F71"/>
    <w:rsid w:val="00ED2D81"/>
    <w:rsid w:val="00ED2FE9"/>
    <w:rsid w:val="00ED36C4"/>
    <w:rsid w:val="00ED3F31"/>
    <w:rsid w:val="00ED3FB8"/>
    <w:rsid w:val="00ED517A"/>
    <w:rsid w:val="00ED52C5"/>
    <w:rsid w:val="00ED5AF3"/>
    <w:rsid w:val="00ED69F4"/>
    <w:rsid w:val="00ED730E"/>
    <w:rsid w:val="00ED797B"/>
    <w:rsid w:val="00EE0247"/>
    <w:rsid w:val="00EE04C3"/>
    <w:rsid w:val="00EE0862"/>
    <w:rsid w:val="00EE0FAC"/>
    <w:rsid w:val="00EE0FD0"/>
    <w:rsid w:val="00EE1079"/>
    <w:rsid w:val="00EE15C9"/>
    <w:rsid w:val="00EE4850"/>
    <w:rsid w:val="00EE5079"/>
    <w:rsid w:val="00EE57D5"/>
    <w:rsid w:val="00EE691D"/>
    <w:rsid w:val="00EE7313"/>
    <w:rsid w:val="00EE7467"/>
    <w:rsid w:val="00EE78DC"/>
    <w:rsid w:val="00EF19F4"/>
    <w:rsid w:val="00EF1C32"/>
    <w:rsid w:val="00EF2C19"/>
    <w:rsid w:val="00EF3FEF"/>
    <w:rsid w:val="00EF4F5F"/>
    <w:rsid w:val="00EF659C"/>
    <w:rsid w:val="00EF65A8"/>
    <w:rsid w:val="00EF6A30"/>
    <w:rsid w:val="00EF6B87"/>
    <w:rsid w:val="00F01136"/>
    <w:rsid w:val="00F01A5C"/>
    <w:rsid w:val="00F01F6E"/>
    <w:rsid w:val="00F02052"/>
    <w:rsid w:val="00F02C44"/>
    <w:rsid w:val="00F0314C"/>
    <w:rsid w:val="00F03211"/>
    <w:rsid w:val="00F03226"/>
    <w:rsid w:val="00F04017"/>
    <w:rsid w:val="00F04593"/>
    <w:rsid w:val="00F0526D"/>
    <w:rsid w:val="00F054DC"/>
    <w:rsid w:val="00F068FA"/>
    <w:rsid w:val="00F07549"/>
    <w:rsid w:val="00F079AE"/>
    <w:rsid w:val="00F07B2D"/>
    <w:rsid w:val="00F07E9B"/>
    <w:rsid w:val="00F11337"/>
    <w:rsid w:val="00F126FD"/>
    <w:rsid w:val="00F12EB8"/>
    <w:rsid w:val="00F14217"/>
    <w:rsid w:val="00F1464F"/>
    <w:rsid w:val="00F147BA"/>
    <w:rsid w:val="00F14BD3"/>
    <w:rsid w:val="00F16434"/>
    <w:rsid w:val="00F164EF"/>
    <w:rsid w:val="00F218E3"/>
    <w:rsid w:val="00F21B2C"/>
    <w:rsid w:val="00F22A0D"/>
    <w:rsid w:val="00F249C0"/>
    <w:rsid w:val="00F25338"/>
    <w:rsid w:val="00F266F4"/>
    <w:rsid w:val="00F27BAD"/>
    <w:rsid w:val="00F30C46"/>
    <w:rsid w:val="00F312AC"/>
    <w:rsid w:val="00F31467"/>
    <w:rsid w:val="00F32E1F"/>
    <w:rsid w:val="00F32E4E"/>
    <w:rsid w:val="00F33CD1"/>
    <w:rsid w:val="00F33E9C"/>
    <w:rsid w:val="00F34023"/>
    <w:rsid w:val="00F34CBF"/>
    <w:rsid w:val="00F34FB6"/>
    <w:rsid w:val="00F37E7B"/>
    <w:rsid w:val="00F400C7"/>
    <w:rsid w:val="00F408F2"/>
    <w:rsid w:val="00F40E61"/>
    <w:rsid w:val="00F4199A"/>
    <w:rsid w:val="00F41C11"/>
    <w:rsid w:val="00F458F4"/>
    <w:rsid w:val="00F4664A"/>
    <w:rsid w:val="00F4670B"/>
    <w:rsid w:val="00F504B4"/>
    <w:rsid w:val="00F51DE3"/>
    <w:rsid w:val="00F52264"/>
    <w:rsid w:val="00F5363A"/>
    <w:rsid w:val="00F540B7"/>
    <w:rsid w:val="00F54CCE"/>
    <w:rsid w:val="00F54FC2"/>
    <w:rsid w:val="00F56C26"/>
    <w:rsid w:val="00F57B25"/>
    <w:rsid w:val="00F57D7A"/>
    <w:rsid w:val="00F604A5"/>
    <w:rsid w:val="00F60A22"/>
    <w:rsid w:val="00F61C12"/>
    <w:rsid w:val="00F61EE4"/>
    <w:rsid w:val="00F628DF"/>
    <w:rsid w:val="00F63118"/>
    <w:rsid w:val="00F638B4"/>
    <w:rsid w:val="00F63CDD"/>
    <w:rsid w:val="00F6424E"/>
    <w:rsid w:val="00F647D8"/>
    <w:rsid w:val="00F649CA"/>
    <w:rsid w:val="00F65D80"/>
    <w:rsid w:val="00F66056"/>
    <w:rsid w:val="00F6699C"/>
    <w:rsid w:val="00F67DED"/>
    <w:rsid w:val="00F71CD2"/>
    <w:rsid w:val="00F7215F"/>
    <w:rsid w:val="00F72C5F"/>
    <w:rsid w:val="00F740F7"/>
    <w:rsid w:val="00F753C5"/>
    <w:rsid w:val="00F753E9"/>
    <w:rsid w:val="00F75D0B"/>
    <w:rsid w:val="00F76676"/>
    <w:rsid w:val="00F80FD4"/>
    <w:rsid w:val="00F8193E"/>
    <w:rsid w:val="00F81F2A"/>
    <w:rsid w:val="00F823F2"/>
    <w:rsid w:val="00F825A9"/>
    <w:rsid w:val="00F82854"/>
    <w:rsid w:val="00F8300F"/>
    <w:rsid w:val="00F84461"/>
    <w:rsid w:val="00F85E1D"/>
    <w:rsid w:val="00F8701D"/>
    <w:rsid w:val="00F874E6"/>
    <w:rsid w:val="00F879DD"/>
    <w:rsid w:val="00F87CD0"/>
    <w:rsid w:val="00F87E7C"/>
    <w:rsid w:val="00F91F54"/>
    <w:rsid w:val="00F9285A"/>
    <w:rsid w:val="00F92B16"/>
    <w:rsid w:val="00F92B4A"/>
    <w:rsid w:val="00F92FD0"/>
    <w:rsid w:val="00F945AA"/>
    <w:rsid w:val="00F94739"/>
    <w:rsid w:val="00F95BCD"/>
    <w:rsid w:val="00F96237"/>
    <w:rsid w:val="00F96434"/>
    <w:rsid w:val="00FA0B24"/>
    <w:rsid w:val="00FA20E5"/>
    <w:rsid w:val="00FA3785"/>
    <w:rsid w:val="00FA4B3B"/>
    <w:rsid w:val="00FA4FBE"/>
    <w:rsid w:val="00FA5B6B"/>
    <w:rsid w:val="00FA67E8"/>
    <w:rsid w:val="00FA7A52"/>
    <w:rsid w:val="00FB0073"/>
    <w:rsid w:val="00FB063C"/>
    <w:rsid w:val="00FB074D"/>
    <w:rsid w:val="00FB0E09"/>
    <w:rsid w:val="00FB0F5A"/>
    <w:rsid w:val="00FB10A9"/>
    <w:rsid w:val="00FB1322"/>
    <w:rsid w:val="00FB1716"/>
    <w:rsid w:val="00FB1DE1"/>
    <w:rsid w:val="00FB26EE"/>
    <w:rsid w:val="00FB2944"/>
    <w:rsid w:val="00FB3E36"/>
    <w:rsid w:val="00FB4461"/>
    <w:rsid w:val="00FB4AA2"/>
    <w:rsid w:val="00FB4CDE"/>
    <w:rsid w:val="00FB60AE"/>
    <w:rsid w:val="00FB6851"/>
    <w:rsid w:val="00FB7F9E"/>
    <w:rsid w:val="00FC0CD1"/>
    <w:rsid w:val="00FC18A7"/>
    <w:rsid w:val="00FC31BF"/>
    <w:rsid w:val="00FC387B"/>
    <w:rsid w:val="00FC4021"/>
    <w:rsid w:val="00FC423B"/>
    <w:rsid w:val="00FC44B3"/>
    <w:rsid w:val="00FC65BC"/>
    <w:rsid w:val="00FC6E60"/>
    <w:rsid w:val="00FC7623"/>
    <w:rsid w:val="00FC7763"/>
    <w:rsid w:val="00FC79DC"/>
    <w:rsid w:val="00FC7DCE"/>
    <w:rsid w:val="00FD14A0"/>
    <w:rsid w:val="00FD15E4"/>
    <w:rsid w:val="00FD2808"/>
    <w:rsid w:val="00FD2ECA"/>
    <w:rsid w:val="00FD2F40"/>
    <w:rsid w:val="00FD2F9B"/>
    <w:rsid w:val="00FD314A"/>
    <w:rsid w:val="00FD33EB"/>
    <w:rsid w:val="00FD4A65"/>
    <w:rsid w:val="00FD4DF3"/>
    <w:rsid w:val="00FD6194"/>
    <w:rsid w:val="00FD6734"/>
    <w:rsid w:val="00FD7825"/>
    <w:rsid w:val="00FE0953"/>
    <w:rsid w:val="00FE0A3B"/>
    <w:rsid w:val="00FE1E27"/>
    <w:rsid w:val="00FE26AC"/>
    <w:rsid w:val="00FE30A5"/>
    <w:rsid w:val="00FE3E48"/>
    <w:rsid w:val="00FE4F3A"/>
    <w:rsid w:val="00FE530C"/>
    <w:rsid w:val="00FE54E4"/>
    <w:rsid w:val="00FE5546"/>
    <w:rsid w:val="00FE6195"/>
    <w:rsid w:val="00FE6FCF"/>
    <w:rsid w:val="00FF0A7B"/>
    <w:rsid w:val="00FF13D2"/>
    <w:rsid w:val="00FF17A9"/>
    <w:rsid w:val="00FF1CF5"/>
    <w:rsid w:val="00FF22EE"/>
    <w:rsid w:val="00FF31CB"/>
    <w:rsid w:val="00FF3921"/>
    <w:rsid w:val="00FF3E7B"/>
    <w:rsid w:val="00FF401A"/>
    <w:rsid w:val="00FF435E"/>
    <w:rsid w:val="00FF4BAF"/>
    <w:rsid w:val="00FF5D9C"/>
    <w:rsid w:val="00FF5DFF"/>
    <w:rsid w:val="00FF5F93"/>
    <w:rsid w:val="00FF79F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semiHidden="0" w:uiPriority="9" w:unhideWhenUsed="0" w:qFormat="1"/>
    <w:lsdException w:name="heading 3" w:semiHidden="0" w:uiPriority="1" w:unhideWhenUsed="0" w:qFormat="1"/>
    <w:lsdException w:name="heading 4" w:semiHidden="0" w:uiPriority="1" w:unhideWhenUsed="0" w:qFormat="1"/>
    <w:lsdException w:name="heading 5" w:semiHidden="0" w:uiPriority="1" w:unhideWhenUsed="0" w:qFormat="1"/>
    <w:lsdException w:name="heading 6" w:semiHidden="0" w:uiPriority="1" w:unhideWhenUsed="0" w:qFormat="1"/>
    <w:lsdException w:name="heading 7" w:semiHidden="0" w:uiPriority="1" w:unhideWhenUsed="0" w:qFormat="1"/>
    <w:lsdException w:name="heading 8" w:semiHidden="0" w:uiPriority="1" w:unhideWhenUsed="0" w:qFormat="1"/>
    <w:lsdException w:name="heading 9" w:semiHidden="0" w:uiPriority="1" w:unhideWhenUsed="0"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lsdException w:name="toc 7" w:uiPriority="39"/>
    <w:lsdException w:name="toc 8" w:uiPriority="39"/>
    <w:lsdException w:name="toc 9" w:uiPriority="39"/>
    <w:lsdException w:name="footer" w:qFormat="1"/>
    <w:lsdException w:name="caption" w:semiHidden="0" w:uiPriority="35" w:unhideWhenUsed="0" w:qFormat="1"/>
    <w:lsdException w:name="footnote reference" w:qFormat="1"/>
    <w:lsdException w:name="List Bullet" w:uiPriority="0" w:qFormat="1"/>
    <w:lsdException w:name="List Number" w:uiPriority="0"/>
    <w:lsdException w:name="List Bullet 2" w:qFormat="1"/>
    <w:lsdException w:name="List Bullet 3" w:uiPriority="36" w:qFormat="1"/>
    <w:lsdException w:name="List Bullet 4" w:uiPriority="36" w:qFormat="1"/>
    <w:lsdException w:name="List Bullet 5" w:uiPriority="36" w:qFormat="1"/>
    <w:lsdException w:name="Title" w:semiHidden="0" w:uiPriority="1" w:unhideWhenUsed="0" w:qFormat="1"/>
    <w:lsdException w:name="Default Paragraph Font" w:uiPriority="1"/>
    <w:lsdException w:name="Body Text" w:uiPriority="1" w:qFormat="1"/>
    <w:lsdException w:name="Subtitle" w:semiHidden="0" w:uiPriority="0" w:unhideWhenUsed="0" w:qFormat="1"/>
    <w:lsdException w:name="Strong" w:semiHidden="0" w:uiPriority="22" w:unhideWhenUsed="0" w:qFormat="1"/>
    <w:lsdException w:name="Emphasis" w:semiHidden="0" w:uiPriority="20" w:unhideWhenUsed="0" w:qFormat="1"/>
    <w:lsdException w:name="Plain Text" w:uiPriority="0"/>
    <w:lsdException w:name="Normal (Web)" w:qFormat="1"/>
    <w:lsdException w:name="Outline List 2"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a4">
    <w:name w:val="Normal"/>
    <w:aliases w:val="Таблицы"/>
    <w:qFormat/>
    <w:rsid w:val="00DC1E63"/>
    <w:pPr>
      <w:jc w:val="both"/>
    </w:pPr>
    <w:rPr>
      <w:rFonts w:ascii="Times New Roman" w:hAnsi="Times New Roman"/>
      <w:sz w:val="24"/>
      <w:szCs w:val="22"/>
      <w:lang w:eastAsia="en-US"/>
    </w:rPr>
  </w:style>
  <w:style w:type="paragraph" w:styleId="1">
    <w:name w:val="heading 1"/>
    <w:aliases w:val="Пункт общий"/>
    <w:basedOn w:val="a4"/>
    <w:next w:val="a4"/>
    <w:link w:val="10"/>
    <w:uiPriority w:val="1"/>
    <w:qFormat/>
    <w:rsid w:val="00333124"/>
    <w:pPr>
      <w:keepNext/>
      <w:keepLines/>
      <w:spacing w:after="120"/>
      <w:jc w:val="center"/>
      <w:outlineLvl w:val="0"/>
    </w:pPr>
    <w:rPr>
      <w:rFonts w:eastAsia="Times New Roman"/>
      <w:b/>
      <w:bCs/>
      <w:caps/>
      <w:szCs w:val="28"/>
    </w:rPr>
  </w:style>
  <w:style w:type="paragraph" w:styleId="21">
    <w:name w:val="heading 2"/>
    <w:basedOn w:val="a4"/>
    <w:next w:val="a4"/>
    <w:link w:val="22"/>
    <w:uiPriority w:val="9"/>
    <w:qFormat/>
    <w:rsid w:val="00A96857"/>
    <w:pPr>
      <w:keepNext/>
      <w:keepLines/>
      <w:spacing w:before="240" w:line="276" w:lineRule="auto"/>
      <w:ind w:firstLine="709"/>
      <w:outlineLvl w:val="1"/>
    </w:pPr>
    <w:rPr>
      <w:rFonts w:eastAsia="Times New Roman"/>
      <w:b/>
      <w:bCs/>
      <w:szCs w:val="26"/>
    </w:rPr>
  </w:style>
  <w:style w:type="paragraph" w:styleId="30">
    <w:name w:val="heading 3"/>
    <w:basedOn w:val="a4"/>
    <w:next w:val="a4"/>
    <w:link w:val="31"/>
    <w:uiPriority w:val="1"/>
    <w:qFormat/>
    <w:rsid w:val="00FD4A65"/>
    <w:pPr>
      <w:keepNext/>
      <w:spacing w:before="60" w:line="276" w:lineRule="auto"/>
      <w:ind w:firstLine="567"/>
      <w:outlineLvl w:val="2"/>
    </w:pPr>
    <w:rPr>
      <w:rFonts w:eastAsia="Times New Roman"/>
      <w:b/>
      <w:bCs/>
      <w:szCs w:val="26"/>
    </w:rPr>
  </w:style>
  <w:style w:type="paragraph" w:styleId="40">
    <w:name w:val="heading 4"/>
    <w:aliases w:val="Таб"/>
    <w:basedOn w:val="a4"/>
    <w:next w:val="a4"/>
    <w:link w:val="41"/>
    <w:uiPriority w:val="1"/>
    <w:qFormat/>
    <w:rsid w:val="00085B38"/>
    <w:pPr>
      <w:keepNext/>
      <w:spacing w:before="240" w:after="60"/>
      <w:outlineLvl w:val="3"/>
    </w:pPr>
    <w:rPr>
      <w:rFonts w:ascii="Calibri" w:eastAsia="Times New Roman" w:hAnsi="Calibri"/>
      <w:b/>
      <w:bCs/>
      <w:sz w:val="28"/>
      <w:szCs w:val="28"/>
    </w:rPr>
  </w:style>
  <w:style w:type="paragraph" w:styleId="50">
    <w:name w:val="heading 5"/>
    <w:basedOn w:val="a4"/>
    <w:next w:val="a4"/>
    <w:link w:val="51"/>
    <w:uiPriority w:val="1"/>
    <w:qFormat/>
    <w:rsid w:val="00C729A4"/>
    <w:pPr>
      <w:keepNext/>
      <w:keepLines/>
      <w:spacing w:before="200"/>
      <w:ind w:left="1008" w:hanging="1008"/>
      <w:outlineLvl w:val="4"/>
    </w:pPr>
    <w:rPr>
      <w:rFonts w:ascii="Cambria" w:eastAsia="Times New Roman" w:hAnsi="Cambria"/>
      <w:color w:val="243F60"/>
      <w:szCs w:val="24"/>
    </w:rPr>
  </w:style>
  <w:style w:type="paragraph" w:styleId="6">
    <w:name w:val="heading 6"/>
    <w:aliases w:val="Заголовок таб."/>
    <w:basedOn w:val="a4"/>
    <w:next w:val="a4"/>
    <w:link w:val="60"/>
    <w:uiPriority w:val="1"/>
    <w:qFormat/>
    <w:rsid w:val="00C729A4"/>
    <w:pPr>
      <w:keepNext/>
      <w:keepLines/>
      <w:spacing w:before="200"/>
      <w:ind w:left="1152" w:hanging="1152"/>
      <w:outlineLvl w:val="5"/>
    </w:pPr>
    <w:rPr>
      <w:rFonts w:ascii="Cambria" w:eastAsia="Times New Roman" w:hAnsi="Cambria"/>
      <w:i/>
      <w:iCs/>
      <w:color w:val="243F60"/>
      <w:szCs w:val="24"/>
    </w:rPr>
  </w:style>
  <w:style w:type="paragraph" w:styleId="7">
    <w:name w:val="heading 7"/>
    <w:basedOn w:val="a4"/>
    <w:next w:val="a4"/>
    <w:link w:val="70"/>
    <w:uiPriority w:val="1"/>
    <w:qFormat/>
    <w:rsid w:val="00E3281E"/>
    <w:pPr>
      <w:spacing w:after="120" w:line="252" w:lineRule="auto"/>
      <w:jc w:val="center"/>
      <w:outlineLvl w:val="6"/>
    </w:pPr>
    <w:rPr>
      <w:rFonts w:ascii="Cambria" w:eastAsia="Times New Roman" w:hAnsi="Cambria"/>
      <w:i/>
      <w:iCs/>
      <w:caps/>
      <w:color w:val="943634"/>
      <w:spacing w:val="10"/>
      <w:sz w:val="20"/>
      <w:szCs w:val="20"/>
      <w:lang w:val="en-US"/>
    </w:rPr>
  </w:style>
  <w:style w:type="paragraph" w:styleId="8">
    <w:name w:val="heading 8"/>
    <w:aliases w:val="ОС8"/>
    <w:basedOn w:val="a4"/>
    <w:next w:val="a4"/>
    <w:link w:val="80"/>
    <w:uiPriority w:val="1"/>
    <w:qFormat/>
    <w:rsid w:val="00C729A4"/>
    <w:pPr>
      <w:keepNext/>
      <w:keepLines/>
      <w:spacing w:before="200"/>
      <w:ind w:left="1440" w:hanging="1440"/>
      <w:outlineLvl w:val="7"/>
    </w:pPr>
    <w:rPr>
      <w:rFonts w:ascii="Cambria" w:eastAsia="Times New Roman" w:hAnsi="Cambria"/>
      <w:color w:val="404040"/>
      <w:sz w:val="20"/>
      <w:szCs w:val="20"/>
    </w:rPr>
  </w:style>
  <w:style w:type="paragraph" w:styleId="9">
    <w:name w:val="heading 9"/>
    <w:aliases w:val="ОС9"/>
    <w:basedOn w:val="a4"/>
    <w:next w:val="a4"/>
    <w:link w:val="90"/>
    <w:uiPriority w:val="1"/>
    <w:qFormat/>
    <w:rsid w:val="00C729A4"/>
    <w:pPr>
      <w:keepNext/>
      <w:keepLines/>
      <w:spacing w:before="200"/>
      <w:ind w:left="1584" w:hanging="1584"/>
      <w:outlineLvl w:val="8"/>
    </w:pPr>
    <w:rPr>
      <w:rFonts w:ascii="Cambria" w:eastAsia="Times New Roman" w:hAnsi="Cambria"/>
      <w:i/>
      <w:iCs/>
      <w:color w:val="404040"/>
      <w:sz w:val="20"/>
      <w:szCs w:val="20"/>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character" w:customStyle="1" w:styleId="10">
    <w:name w:val="Заголовок 1 Знак"/>
    <w:aliases w:val="Пункт общий Знак"/>
    <w:link w:val="1"/>
    <w:uiPriority w:val="1"/>
    <w:qFormat/>
    <w:rsid w:val="00333124"/>
    <w:rPr>
      <w:rFonts w:ascii="Times New Roman" w:eastAsia="Times New Roman" w:hAnsi="Times New Roman"/>
      <w:b/>
      <w:bCs/>
      <w:caps/>
      <w:sz w:val="24"/>
      <w:szCs w:val="28"/>
      <w:lang w:eastAsia="en-US"/>
    </w:rPr>
  </w:style>
  <w:style w:type="character" w:customStyle="1" w:styleId="22">
    <w:name w:val="Заголовок 2 Знак"/>
    <w:link w:val="21"/>
    <w:uiPriority w:val="9"/>
    <w:rsid w:val="00A96857"/>
    <w:rPr>
      <w:rFonts w:ascii="Times New Roman" w:eastAsia="Times New Roman" w:hAnsi="Times New Roman"/>
      <w:b/>
      <w:bCs/>
      <w:sz w:val="24"/>
      <w:szCs w:val="26"/>
      <w:lang w:eastAsia="en-US"/>
    </w:rPr>
  </w:style>
  <w:style w:type="character" w:customStyle="1" w:styleId="70">
    <w:name w:val="Заголовок 7 Знак"/>
    <w:link w:val="7"/>
    <w:uiPriority w:val="1"/>
    <w:rsid w:val="00E3281E"/>
    <w:rPr>
      <w:rFonts w:ascii="Cambria" w:eastAsia="Times New Roman" w:hAnsi="Cambria" w:cs="Times New Roman"/>
      <w:i/>
      <w:iCs/>
      <w:caps/>
      <w:color w:val="943634"/>
      <w:spacing w:val="10"/>
      <w:lang w:val="en-US"/>
    </w:rPr>
  </w:style>
  <w:style w:type="paragraph" w:customStyle="1" w:styleId="a8">
    <w:name w:val="Раздел"/>
    <w:basedOn w:val="a4"/>
    <w:link w:val="a9"/>
    <w:qFormat/>
    <w:rsid w:val="00E3281E"/>
    <w:pPr>
      <w:jc w:val="center"/>
    </w:pPr>
    <w:rPr>
      <w:b/>
      <w:szCs w:val="24"/>
    </w:rPr>
  </w:style>
  <w:style w:type="character" w:customStyle="1" w:styleId="a9">
    <w:name w:val="Раздел Знак"/>
    <w:link w:val="a8"/>
    <w:locked/>
    <w:rsid w:val="00E3281E"/>
    <w:rPr>
      <w:rFonts w:ascii="Times New Roman" w:eastAsia="Calibri" w:hAnsi="Times New Roman" w:cs="Times New Roman"/>
      <w:b/>
      <w:sz w:val="24"/>
      <w:szCs w:val="24"/>
    </w:rPr>
  </w:style>
  <w:style w:type="paragraph" w:customStyle="1" w:styleId="aa">
    <w:name w:val="Глава"/>
    <w:basedOn w:val="ab"/>
    <w:link w:val="ac"/>
    <w:uiPriority w:val="99"/>
    <w:qFormat/>
    <w:rsid w:val="00E3281E"/>
    <w:pPr>
      <w:ind w:right="-21"/>
    </w:pPr>
    <w:rPr>
      <w:b/>
      <w:szCs w:val="24"/>
    </w:rPr>
  </w:style>
  <w:style w:type="character" w:customStyle="1" w:styleId="ac">
    <w:name w:val="Глава Знак"/>
    <w:link w:val="aa"/>
    <w:uiPriority w:val="99"/>
    <w:locked/>
    <w:rsid w:val="00E3281E"/>
    <w:rPr>
      <w:rFonts w:ascii="Times New Roman" w:eastAsia="Calibri" w:hAnsi="Times New Roman" w:cs="Times New Roman"/>
      <w:b/>
      <w:sz w:val="24"/>
      <w:szCs w:val="24"/>
    </w:rPr>
  </w:style>
  <w:style w:type="paragraph" w:styleId="ab">
    <w:name w:val="List Paragraph"/>
    <w:aliases w:val="Варианты ответов,Абзац списка основной,List Paragraph2,ПАРАГРАФ,Нумерация,список 1,СПИСКИ,маркированный,List Paragraph,it_List1,Ненумерованный список,основной диплом,Введение,3_Абзац списка,Таблица,Заголовок7"/>
    <w:basedOn w:val="a4"/>
    <w:link w:val="ad"/>
    <w:uiPriority w:val="1"/>
    <w:qFormat/>
    <w:rsid w:val="00944E77"/>
    <w:pPr>
      <w:contextualSpacing/>
    </w:pPr>
    <w:rPr>
      <w:szCs w:val="20"/>
    </w:rPr>
  </w:style>
  <w:style w:type="character" w:styleId="ae">
    <w:name w:val="Strong"/>
    <w:aliases w:val="Оглавление_1"/>
    <w:uiPriority w:val="22"/>
    <w:qFormat/>
    <w:rsid w:val="00E3281E"/>
    <w:rPr>
      <w:rFonts w:cs="Times New Roman"/>
      <w:b/>
      <w:bCs/>
    </w:rPr>
  </w:style>
  <w:style w:type="paragraph" w:styleId="23">
    <w:name w:val="toc 2"/>
    <w:basedOn w:val="a4"/>
    <w:next w:val="a4"/>
    <w:uiPriority w:val="39"/>
    <w:qFormat/>
    <w:rsid w:val="00ED36C4"/>
    <w:pPr>
      <w:tabs>
        <w:tab w:val="right" w:leader="dot" w:pos="9911"/>
      </w:tabs>
      <w:suppressAutoHyphens/>
      <w:spacing w:line="276" w:lineRule="auto"/>
      <w:ind w:firstLine="624"/>
    </w:pPr>
    <w:rPr>
      <w:szCs w:val="24"/>
      <w:lang w:eastAsia="ar-SA"/>
    </w:rPr>
  </w:style>
  <w:style w:type="paragraph" w:styleId="af">
    <w:name w:val="Normal (Web)"/>
    <w:aliases w:val="Знак2 Знак,Знак2 Знак1,Обычный (веб) Знак Знак1,Знак2 Знак Знак,Обычный (веб) Знак Знак Знак,Знак2 Знак2 Знак Знак,Обычный (веб) Знак1 Знак Знак Знак,Знак2 Знак Знак Знак Знак,Знак2 Знак1 Знак1 Знак Знак, Знак Знак4,Знак Знак4, Знак1"/>
    <w:basedOn w:val="a4"/>
    <w:link w:val="af0"/>
    <w:uiPriority w:val="99"/>
    <w:qFormat/>
    <w:rsid w:val="00E3281E"/>
    <w:pPr>
      <w:suppressAutoHyphens/>
      <w:spacing w:before="280" w:after="280"/>
      <w:jc w:val="center"/>
    </w:pPr>
    <w:rPr>
      <w:rFonts w:eastAsia="Times New Roman"/>
      <w:szCs w:val="24"/>
      <w:lang w:eastAsia="ar-SA"/>
    </w:rPr>
  </w:style>
  <w:style w:type="paragraph" w:customStyle="1" w:styleId="af1">
    <w:name w:val="ОснТекст"/>
    <w:basedOn w:val="a4"/>
    <w:link w:val="af2"/>
    <w:qFormat/>
    <w:rsid w:val="00E3281E"/>
    <w:pPr>
      <w:suppressAutoHyphens/>
      <w:ind w:firstLine="540"/>
    </w:pPr>
    <w:rPr>
      <w:szCs w:val="24"/>
      <w:lang w:eastAsia="ar-SA"/>
    </w:rPr>
  </w:style>
  <w:style w:type="paragraph" w:styleId="af3">
    <w:name w:val="Title"/>
    <w:aliases w:val="Рис."/>
    <w:basedOn w:val="a4"/>
    <w:next w:val="a4"/>
    <w:link w:val="af4"/>
    <w:uiPriority w:val="1"/>
    <w:qFormat/>
    <w:rsid w:val="00E3281E"/>
    <w:pPr>
      <w:spacing w:before="240" w:after="60"/>
      <w:jc w:val="center"/>
      <w:outlineLvl w:val="0"/>
    </w:pPr>
    <w:rPr>
      <w:rFonts w:ascii="Cambria" w:eastAsia="Times New Roman" w:hAnsi="Cambria"/>
      <w:b/>
      <w:bCs/>
      <w:kern w:val="28"/>
      <w:sz w:val="32"/>
      <w:szCs w:val="32"/>
    </w:rPr>
  </w:style>
  <w:style w:type="character" w:customStyle="1" w:styleId="af4">
    <w:name w:val="Название Знак"/>
    <w:aliases w:val="Рис. Знак"/>
    <w:link w:val="af3"/>
    <w:uiPriority w:val="1"/>
    <w:rsid w:val="00E3281E"/>
    <w:rPr>
      <w:rFonts w:ascii="Cambria" w:eastAsia="Times New Roman" w:hAnsi="Cambria" w:cs="Times New Roman"/>
      <w:b/>
      <w:bCs/>
      <w:kern w:val="28"/>
      <w:sz w:val="32"/>
      <w:szCs w:val="32"/>
    </w:rPr>
  </w:style>
  <w:style w:type="character" w:customStyle="1" w:styleId="ad">
    <w:name w:val="Абзац списка Знак"/>
    <w:aliases w:val="Варианты ответов Знак,Абзац списка основной Знак,List Paragraph2 Знак,ПАРАГРАФ Знак,Нумерация Знак,список 1 Знак,СПИСКИ Знак,маркированный Знак,List Paragraph Знак,it_List1 Знак,Ненумерованный список Знак,основной диплом Знак"/>
    <w:link w:val="ab"/>
    <w:uiPriority w:val="1"/>
    <w:qFormat/>
    <w:locked/>
    <w:rsid w:val="00944E77"/>
    <w:rPr>
      <w:rFonts w:ascii="Times New Roman" w:hAnsi="Times New Roman"/>
      <w:sz w:val="24"/>
      <w:lang w:eastAsia="en-US"/>
    </w:rPr>
  </w:style>
  <w:style w:type="paragraph" w:styleId="af5">
    <w:name w:val="No Spacing"/>
    <w:link w:val="af6"/>
    <w:uiPriority w:val="1"/>
    <w:qFormat/>
    <w:rsid w:val="00E3281E"/>
    <w:pPr>
      <w:jc w:val="center"/>
    </w:pPr>
  </w:style>
  <w:style w:type="character" w:customStyle="1" w:styleId="docbody">
    <w:name w:val="docbody"/>
    <w:uiPriority w:val="99"/>
    <w:rsid w:val="00E3281E"/>
    <w:rPr>
      <w:rFonts w:cs="Times New Roman"/>
    </w:rPr>
  </w:style>
  <w:style w:type="character" w:customStyle="1" w:styleId="FontStyle13">
    <w:name w:val="Font Style13"/>
    <w:uiPriority w:val="99"/>
    <w:rsid w:val="00E3281E"/>
    <w:rPr>
      <w:rFonts w:ascii="Times New Roman" w:hAnsi="Times New Roman" w:cs="Times New Roman"/>
      <w:sz w:val="26"/>
      <w:szCs w:val="26"/>
    </w:rPr>
  </w:style>
  <w:style w:type="character" w:customStyle="1" w:styleId="af2">
    <w:name w:val="ОснТекст Знак"/>
    <w:link w:val="af1"/>
    <w:rsid w:val="00E3281E"/>
    <w:rPr>
      <w:rFonts w:ascii="Times New Roman" w:eastAsia="Calibri" w:hAnsi="Times New Roman" w:cs="Times New Roman"/>
      <w:sz w:val="24"/>
      <w:szCs w:val="24"/>
      <w:lang w:eastAsia="ar-SA"/>
    </w:rPr>
  </w:style>
  <w:style w:type="character" w:customStyle="1" w:styleId="af6">
    <w:name w:val="Без интервала Знак"/>
    <w:link w:val="af5"/>
    <w:uiPriority w:val="1"/>
    <w:rsid w:val="00E3281E"/>
    <w:rPr>
      <w:lang w:val="ru-RU" w:eastAsia="ru-RU" w:bidi="ar-SA"/>
    </w:rPr>
  </w:style>
  <w:style w:type="table" w:styleId="af7">
    <w:name w:val="Table Grid"/>
    <w:aliases w:val="Таблица ОРГРЭС1"/>
    <w:basedOn w:val="a6"/>
    <w:uiPriority w:val="59"/>
    <w:rsid w:val="00E3281E"/>
    <w:pPr>
      <w:jc w:val="center"/>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8">
    <w:name w:val="Body Text"/>
    <w:aliases w:val="Body Text Char"/>
    <w:basedOn w:val="a4"/>
    <w:link w:val="af9"/>
    <w:uiPriority w:val="1"/>
    <w:qFormat/>
    <w:rsid w:val="00E3281E"/>
    <w:pPr>
      <w:tabs>
        <w:tab w:val="left" w:pos="0"/>
      </w:tabs>
      <w:jc w:val="center"/>
    </w:pPr>
    <w:rPr>
      <w:rFonts w:eastAsia="Times New Roman"/>
      <w:b/>
      <w:bCs/>
      <w:sz w:val="28"/>
      <w:szCs w:val="24"/>
      <w:lang w:eastAsia="ru-RU"/>
    </w:rPr>
  </w:style>
  <w:style w:type="character" w:customStyle="1" w:styleId="af9">
    <w:name w:val="Основной текст Знак"/>
    <w:aliases w:val="Body Text Char Знак"/>
    <w:link w:val="af8"/>
    <w:uiPriority w:val="1"/>
    <w:rsid w:val="00E3281E"/>
    <w:rPr>
      <w:rFonts w:ascii="Times New Roman" w:eastAsia="Times New Roman" w:hAnsi="Times New Roman" w:cs="Times New Roman"/>
      <w:b/>
      <w:bCs/>
      <w:sz w:val="28"/>
      <w:szCs w:val="24"/>
      <w:lang w:eastAsia="ru-RU"/>
    </w:rPr>
  </w:style>
  <w:style w:type="paragraph" w:customStyle="1" w:styleId="ConsPlusNormal">
    <w:name w:val="ConsPlusNormal"/>
    <w:rsid w:val="00E3281E"/>
    <w:pPr>
      <w:widowControl w:val="0"/>
      <w:autoSpaceDE w:val="0"/>
      <w:autoSpaceDN w:val="0"/>
      <w:adjustRightInd w:val="0"/>
      <w:ind w:firstLine="720"/>
    </w:pPr>
    <w:rPr>
      <w:rFonts w:ascii="Arial" w:eastAsia="Times New Roman" w:hAnsi="Arial" w:cs="Arial"/>
    </w:rPr>
  </w:style>
  <w:style w:type="paragraph" w:customStyle="1" w:styleId="13">
    <w:name w:val="стиль13"/>
    <w:basedOn w:val="a4"/>
    <w:rsid w:val="00E3281E"/>
    <w:pPr>
      <w:spacing w:before="100" w:beforeAutospacing="1" w:after="100" w:afterAutospacing="1"/>
    </w:pPr>
    <w:rPr>
      <w:rFonts w:eastAsia="Times New Roman"/>
      <w:szCs w:val="24"/>
      <w:lang w:eastAsia="ru-RU"/>
    </w:rPr>
  </w:style>
  <w:style w:type="paragraph" w:styleId="afa">
    <w:name w:val="Balloon Text"/>
    <w:basedOn w:val="a4"/>
    <w:link w:val="afb"/>
    <w:uiPriority w:val="99"/>
    <w:unhideWhenUsed/>
    <w:rsid w:val="00E3281E"/>
    <w:rPr>
      <w:rFonts w:ascii="Tahoma" w:hAnsi="Tahoma"/>
      <w:sz w:val="16"/>
      <w:szCs w:val="16"/>
    </w:rPr>
  </w:style>
  <w:style w:type="character" w:customStyle="1" w:styleId="afb">
    <w:name w:val="Текст выноски Знак"/>
    <w:link w:val="afa"/>
    <w:uiPriority w:val="99"/>
    <w:rsid w:val="00E3281E"/>
    <w:rPr>
      <w:rFonts w:ascii="Tahoma" w:eastAsia="Calibri" w:hAnsi="Tahoma" w:cs="Tahoma"/>
      <w:sz w:val="16"/>
      <w:szCs w:val="16"/>
    </w:rPr>
  </w:style>
  <w:style w:type="character" w:customStyle="1" w:styleId="apple-converted-space">
    <w:name w:val="apple-converted-space"/>
    <w:rsid w:val="00E3281E"/>
  </w:style>
  <w:style w:type="paragraph" w:customStyle="1" w:styleId="11">
    <w:name w:val="Абзац списка1"/>
    <w:basedOn w:val="a4"/>
    <w:link w:val="ListParagraphChar1"/>
    <w:rsid w:val="00E3281E"/>
    <w:pPr>
      <w:ind w:left="720"/>
      <w:contextualSpacing/>
      <w:jc w:val="center"/>
    </w:pPr>
    <w:rPr>
      <w:rFonts w:ascii="Calibri" w:eastAsia="Times New Roman" w:hAnsi="Calibri"/>
      <w:sz w:val="20"/>
      <w:szCs w:val="20"/>
    </w:rPr>
  </w:style>
  <w:style w:type="character" w:customStyle="1" w:styleId="ListParagraphChar1">
    <w:name w:val="List Paragraph Char1"/>
    <w:link w:val="11"/>
    <w:locked/>
    <w:rsid w:val="00E3281E"/>
    <w:rPr>
      <w:rFonts w:ascii="Calibri" w:eastAsia="Times New Roman" w:hAnsi="Calibri" w:cs="Times New Roman"/>
    </w:rPr>
  </w:style>
  <w:style w:type="paragraph" w:customStyle="1" w:styleId="afc">
    <w:name w:val="ТАБЛИЦЫ"/>
    <w:basedOn w:val="af5"/>
    <w:link w:val="afd"/>
    <w:qFormat/>
    <w:rsid w:val="00E3281E"/>
    <w:rPr>
      <w:rFonts w:ascii="Times New Roman" w:hAnsi="Times New Roman"/>
    </w:rPr>
  </w:style>
  <w:style w:type="character" w:customStyle="1" w:styleId="afd">
    <w:name w:val="ТАБЛИЦЫ Знак"/>
    <w:link w:val="afc"/>
    <w:rsid w:val="00E3281E"/>
    <w:rPr>
      <w:rFonts w:ascii="Times New Roman" w:eastAsia="Calibri" w:hAnsi="Times New Roman" w:cs="Times New Roman"/>
      <w:sz w:val="20"/>
      <w:szCs w:val="20"/>
    </w:rPr>
  </w:style>
  <w:style w:type="paragraph" w:customStyle="1" w:styleId="12">
    <w:name w:val="Без интервала1"/>
    <w:rsid w:val="00E3281E"/>
    <w:pPr>
      <w:jc w:val="center"/>
    </w:pPr>
    <w:rPr>
      <w:rFonts w:eastAsia="Times New Roman"/>
      <w:sz w:val="22"/>
      <w:szCs w:val="22"/>
      <w:lang w:eastAsia="en-US"/>
    </w:rPr>
  </w:style>
  <w:style w:type="paragraph" w:styleId="afe">
    <w:name w:val="Body Text Indent"/>
    <w:basedOn w:val="a4"/>
    <w:link w:val="aff"/>
    <w:uiPriority w:val="99"/>
    <w:unhideWhenUsed/>
    <w:rsid w:val="00E3281E"/>
    <w:pPr>
      <w:spacing w:after="120"/>
      <w:ind w:left="283"/>
    </w:pPr>
    <w:rPr>
      <w:rFonts w:ascii="Calibri" w:hAnsi="Calibri"/>
      <w:sz w:val="20"/>
      <w:szCs w:val="20"/>
    </w:rPr>
  </w:style>
  <w:style w:type="character" w:customStyle="1" w:styleId="aff">
    <w:name w:val="Основной текст с отступом Знак"/>
    <w:link w:val="afe"/>
    <w:uiPriority w:val="99"/>
    <w:rsid w:val="00E3281E"/>
    <w:rPr>
      <w:rFonts w:ascii="Calibri" w:eastAsia="Calibri" w:hAnsi="Calibri" w:cs="Times New Roman"/>
    </w:rPr>
  </w:style>
  <w:style w:type="paragraph" w:styleId="aff0">
    <w:name w:val="TOC Heading"/>
    <w:basedOn w:val="1"/>
    <w:next w:val="a4"/>
    <w:uiPriority w:val="39"/>
    <w:qFormat/>
    <w:rsid w:val="00E3281E"/>
    <w:pPr>
      <w:outlineLvl w:val="9"/>
    </w:pPr>
  </w:style>
  <w:style w:type="paragraph" w:styleId="14">
    <w:name w:val="toc 1"/>
    <w:basedOn w:val="a4"/>
    <w:next w:val="a4"/>
    <w:autoRedefine/>
    <w:uiPriority w:val="39"/>
    <w:unhideWhenUsed/>
    <w:qFormat/>
    <w:rsid w:val="00ED36C4"/>
    <w:pPr>
      <w:tabs>
        <w:tab w:val="right" w:leader="dot" w:pos="9911"/>
      </w:tabs>
      <w:spacing w:line="276" w:lineRule="auto"/>
      <w:ind w:firstLine="624"/>
    </w:pPr>
    <w:rPr>
      <w:rFonts w:eastAsia="Times New Roman"/>
      <w:noProof/>
      <w:szCs w:val="24"/>
    </w:rPr>
  </w:style>
  <w:style w:type="paragraph" w:styleId="32">
    <w:name w:val="toc 3"/>
    <w:basedOn w:val="a4"/>
    <w:next w:val="a4"/>
    <w:autoRedefine/>
    <w:uiPriority w:val="39"/>
    <w:unhideWhenUsed/>
    <w:qFormat/>
    <w:rsid w:val="00ED36C4"/>
    <w:pPr>
      <w:tabs>
        <w:tab w:val="right" w:leader="dot" w:pos="10206"/>
      </w:tabs>
      <w:spacing w:line="276" w:lineRule="auto"/>
      <w:ind w:firstLine="624"/>
    </w:pPr>
    <w:rPr>
      <w:noProof/>
    </w:rPr>
  </w:style>
  <w:style w:type="character" w:styleId="aff1">
    <w:name w:val="Hyperlink"/>
    <w:uiPriority w:val="99"/>
    <w:unhideWhenUsed/>
    <w:rsid w:val="00E3281E"/>
    <w:rPr>
      <w:color w:val="0000FF"/>
      <w:u w:val="single"/>
    </w:rPr>
  </w:style>
  <w:style w:type="paragraph" w:styleId="aff2">
    <w:name w:val="header"/>
    <w:basedOn w:val="a4"/>
    <w:link w:val="aff3"/>
    <w:uiPriority w:val="99"/>
    <w:unhideWhenUsed/>
    <w:rsid w:val="00E3281E"/>
    <w:pPr>
      <w:tabs>
        <w:tab w:val="center" w:pos="4677"/>
        <w:tab w:val="right" w:pos="9355"/>
      </w:tabs>
    </w:pPr>
    <w:rPr>
      <w:rFonts w:ascii="Calibri" w:hAnsi="Calibri"/>
      <w:sz w:val="20"/>
      <w:szCs w:val="20"/>
    </w:rPr>
  </w:style>
  <w:style w:type="character" w:customStyle="1" w:styleId="aff3">
    <w:name w:val="Верхний колонтитул Знак"/>
    <w:link w:val="aff2"/>
    <w:uiPriority w:val="99"/>
    <w:rsid w:val="00E3281E"/>
    <w:rPr>
      <w:rFonts w:ascii="Calibri" w:eastAsia="Calibri" w:hAnsi="Calibri" w:cs="Times New Roman"/>
    </w:rPr>
  </w:style>
  <w:style w:type="paragraph" w:styleId="aff4">
    <w:name w:val="footer"/>
    <w:basedOn w:val="a4"/>
    <w:link w:val="aff5"/>
    <w:uiPriority w:val="99"/>
    <w:unhideWhenUsed/>
    <w:qFormat/>
    <w:rsid w:val="00E3281E"/>
    <w:pPr>
      <w:tabs>
        <w:tab w:val="center" w:pos="4677"/>
        <w:tab w:val="right" w:pos="9355"/>
      </w:tabs>
    </w:pPr>
    <w:rPr>
      <w:rFonts w:ascii="Calibri" w:hAnsi="Calibri"/>
      <w:sz w:val="20"/>
      <w:szCs w:val="20"/>
    </w:rPr>
  </w:style>
  <w:style w:type="character" w:customStyle="1" w:styleId="aff5">
    <w:name w:val="Нижний колонтитул Знак"/>
    <w:link w:val="aff4"/>
    <w:uiPriority w:val="99"/>
    <w:rsid w:val="00E3281E"/>
    <w:rPr>
      <w:rFonts w:ascii="Calibri" w:eastAsia="Calibri" w:hAnsi="Calibri" w:cs="Times New Roman"/>
    </w:rPr>
  </w:style>
  <w:style w:type="paragraph" w:customStyle="1" w:styleId="aff6">
    <w:name w:val="Современный"/>
    <w:link w:val="aff7"/>
    <w:rsid w:val="00E3281E"/>
    <w:pPr>
      <w:jc w:val="center"/>
    </w:pPr>
    <w:rPr>
      <w:rFonts w:ascii="Times New Roman" w:eastAsia="Times New Roman" w:hAnsi="Times New Roman"/>
      <w:b/>
      <w:sz w:val="24"/>
      <w:lang w:eastAsia="ja-JP"/>
    </w:rPr>
  </w:style>
  <w:style w:type="character" w:customStyle="1" w:styleId="aff7">
    <w:name w:val="Современный Знак"/>
    <w:link w:val="aff6"/>
    <w:rsid w:val="00E3281E"/>
    <w:rPr>
      <w:rFonts w:ascii="Times New Roman" w:eastAsia="Times New Roman" w:hAnsi="Times New Roman"/>
      <w:b/>
      <w:sz w:val="24"/>
      <w:lang w:eastAsia="ja-JP" w:bidi="ar-SA"/>
    </w:rPr>
  </w:style>
  <w:style w:type="paragraph" w:customStyle="1" w:styleId="33">
    <w:name w:val="Абзац списка3"/>
    <w:basedOn w:val="a4"/>
    <w:rsid w:val="00E3281E"/>
    <w:pPr>
      <w:ind w:left="720"/>
      <w:contextualSpacing/>
    </w:pPr>
    <w:rPr>
      <w:rFonts w:eastAsia="Times New Roman"/>
    </w:rPr>
  </w:style>
  <w:style w:type="paragraph" w:customStyle="1" w:styleId="Default">
    <w:name w:val="Default"/>
    <w:rsid w:val="00E3281E"/>
    <w:pPr>
      <w:autoSpaceDE w:val="0"/>
      <w:autoSpaceDN w:val="0"/>
      <w:adjustRightInd w:val="0"/>
    </w:pPr>
    <w:rPr>
      <w:rFonts w:ascii="Times New Roman" w:hAnsi="Times New Roman"/>
      <w:color w:val="000000"/>
      <w:sz w:val="24"/>
      <w:szCs w:val="24"/>
      <w:lang w:eastAsia="en-US"/>
    </w:rPr>
  </w:style>
  <w:style w:type="character" w:customStyle="1" w:styleId="41">
    <w:name w:val="Заголовок 4 Знак"/>
    <w:aliases w:val="Таб Знак"/>
    <w:link w:val="40"/>
    <w:uiPriority w:val="1"/>
    <w:rsid w:val="00085B38"/>
    <w:rPr>
      <w:rFonts w:ascii="Calibri" w:eastAsia="Times New Roman" w:hAnsi="Calibri" w:cs="Times New Roman"/>
      <w:b/>
      <w:bCs/>
      <w:sz w:val="28"/>
      <w:szCs w:val="28"/>
      <w:lang w:eastAsia="en-US"/>
    </w:rPr>
  </w:style>
  <w:style w:type="numbering" w:customStyle="1" w:styleId="15">
    <w:name w:val="Нет списка1"/>
    <w:next w:val="a7"/>
    <w:uiPriority w:val="99"/>
    <w:semiHidden/>
    <w:unhideWhenUsed/>
    <w:rsid w:val="003A5836"/>
  </w:style>
  <w:style w:type="table" w:customStyle="1" w:styleId="16">
    <w:name w:val="Сетка таблицы1"/>
    <w:basedOn w:val="a6"/>
    <w:next w:val="af7"/>
    <w:uiPriority w:val="59"/>
    <w:rsid w:val="003A5836"/>
    <w:pPr>
      <w:jc w:val="center"/>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ff8">
    <w:name w:val="Название объекта Знак"/>
    <w:aliases w:val="Таблица - Название объекта Знак,!! Object Novogor !! Знак,Знак Знак,Caption Char Знак,Caption Char1 Char1 Char Char Знак,Caption Char Char2 Char1 Char Char Знак,Caption Char Char Char Char Char1 Char1 Char Char1 Char Знак"/>
    <w:link w:val="aff9"/>
    <w:uiPriority w:val="35"/>
    <w:locked/>
    <w:rsid w:val="00F4199A"/>
    <w:rPr>
      <w:rFonts w:ascii="Times New Roman" w:eastAsia="Microsoft YaHei" w:hAnsi="Times New Roman"/>
      <w:bCs/>
      <w:spacing w:val="-5"/>
      <w:sz w:val="24"/>
      <w:szCs w:val="18"/>
      <w:lang w:eastAsia="en-US"/>
    </w:rPr>
  </w:style>
  <w:style w:type="paragraph" w:styleId="aff9">
    <w:name w:val="caption"/>
    <w:aliases w:val="Таблица - Название объекта,!! Object Novogor !!,Знак,Caption Char,Caption Char1 Char1 Char Char,Caption Char Char2 Char1 Char Char,Caption Char Char Char Char Char1 Char1 Char Char1 Char,Caption Char Char Char1 Char Char Char,Знак1"/>
    <w:basedOn w:val="a4"/>
    <w:next w:val="a4"/>
    <w:link w:val="aff8"/>
    <w:uiPriority w:val="35"/>
    <w:qFormat/>
    <w:rsid w:val="00F4199A"/>
    <w:pPr>
      <w:widowControl w:val="0"/>
      <w:adjustRightInd w:val="0"/>
      <w:spacing w:line="276" w:lineRule="auto"/>
      <w:textAlignment w:val="baseline"/>
    </w:pPr>
    <w:rPr>
      <w:rFonts w:eastAsia="Microsoft YaHei"/>
      <w:bCs/>
      <w:spacing w:val="-5"/>
      <w:szCs w:val="18"/>
    </w:rPr>
  </w:style>
  <w:style w:type="character" w:styleId="affa">
    <w:name w:val="Book Title"/>
    <w:uiPriority w:val="33"/>
    <w:qFormat/>
    <w:rsid w:val="003A5836"/>
    <w:rPr>
      <w:b/>
      <w:bCs/>
      <w:smallCaps/>
      <w:spacing w:val="5"/>
    </w:rPr>
  </w:style>
  <w:style w:type="paragraph" w:customStyle="1" w:styleId="17">
    <w:name w:val="Для таблицы (приложения 1)"/>
    <w:basedOn w:val="a4"/>
    <w:uiPriority w:val="99"/>
    <w:rsid w:val="003A5836"/>
    <w:pPr>
      <w:widowControl w:val="0"/>
      <w:adjustRightInd w:val="0"/>
      <w:spacing w:line="240" w:lineRule="atLeast"/>
      <w:textAlignment w:val="baseline"/>
    </w:pPr>
    <w:rPr>
      <w:rFonts w:eastAsia="Times New Roman"/>
      <w:bCs/>
      <w:color w:val="000000"/>
      <w:spacing w:val="-5"/>
      <w:sz w:val="18"/>
    </w:rPr>
  </w:style>
  <w:style w:type="table" w:customStyle="1" w:styleId="34">
    <w:name w:val="Сетка таблицы3"/>
    <w:basedOn w:val="a6"/>
    <w:next w:val="af7"/>
    <w:uiPriority w:val="59"/>
    <w:rsid w:val="003A5836"/>
    <w:pPr>
      <w:jc w:val="center"/>
    </w:pPr>
    <w:rPr>
      <w:rFonts w:ascii="Times New Roman" w:hAnsi="Times New Roman"/>
      <w:sz w:val="24"/>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customStyle="1" w:styleId="31">
    <w:name w:val="Заголовок 3 Знак"/>
    <w:link w:val="30"/>
    <w:uiPriority w:val="1"/>
    <w:rsid w:val="00FD4A65"/>
    <w:rPr>
      <w:rFonts w:ascii="Times New Roman" w:eastAsia="Times New Roman" w:hAnsi="Times New Roman"/>
      <w:b/>
      <w:bCs/>
      <w:sz w:val="24"/>
      <w:szCs w:val="26"/>
      <w:lang w:eastAsia="en-US"/>
    </w:rPr>
  </w:style>
  <w:style w:type="paragraph" w:customStyle="1" w:styleId="Affb">
    <w:name w:val="Aобычный текст"/>
    <w:basedOn w:val="a4"/>
    <w:link w:val="Affc"/>
    <w:qFormat/>
    <w:rsid w:val="00863D84"/>
    <w:pPr>
      <w:ind w:firstLine="567"/>
      <w:contextualSpacing/>
    </w:pPr>
    <w:rPr>
      <w:szCs w:val="28"/>
    </w:rPr>
  </w:style>
  <w:style w:type="character" w:customStyle="1" w:styleId="Affc">
    <w:name w:val="Aобычный текст Знак"/>
    <w:link w:val="Affb"/>
    <w:rsid w:val="00863D84"/>
    <w:rPr>
      <w:rFonts w:ascii="Times New Roman" w:hAnsi="Times New Roman"/>
      <w:sz w:val="24"/>
      <w:szCs w:val="28"/>
      <w:lang w:eastAsia="en-US"/>
    </w:rPr>
  </w:style>
  <w:style w:type="character" w:customStyle="1" w:styleId="affd">
    <w:name w:val="Цветовое выделение"/>
    <w:uiPriority w:val="99"/>
    <w:rsid w:val="00E04075"/>
    <w:rPr>
      <w:b/>
      <w:bCs/>
      <w:color w:val="26282F"/>
      <w:sz w:val="26"/>
      <w:szCs w:val="26"/>
    </w:rPr>
  </w:style>
  <w:style w:type="paragraph" w:customStyle="1" w:styleId="affe">
    <w:name w:val="Нормальный (таблица)"/>
    <w:basedOn w:val="a4"/>
    <w:next w:val="a4"/>
    <w:uiPriority w:val="99"/>
    <w:rsid w:val="00E04075"/>
    <w:pPr>
      <w:widowControl w:val="0"/>
      <w:autoSpaceDE w:val="0"/>
      <w:autoSpaceDN w:val="0"/>
      <w:adjustRightInd w:val="0"/>
    </w:pPr>
    <w:rPr>
      <w:rFonts w:ascii="Arial" w:eastAsia="Times New Roman" w:hAnsi="Arial" w:cs="Arial"/>
      <w:szCs w:val="24"/>
      <w:lang w:eastAsia="ru-RU"/>
    </w:rPr>
  </w:style>
  <w:style w:type="paragraph" w:customStyle="1" w:styleId="afff">
    <w:name w:val="Прижатый влево"/>
    <w:basedOn w:val="a4"/>
    <w:next w:val="a4"/>
    <w:uiPriority w:val="99"/>
    <w:rsid w:val="00E04075"/>
    <w:pPr>
      <w:widowControl w:val="0"/>
      <w:autoSpaceDE w:val="0"/>
      <w:autoSpaceDN w:val="0"/>
      <w:adjustRightInd w:val="0"/>
    </w:pPr>
    <w:rPr>
      <w:rFonts w:ascii="Arial" w:eastAsia="Times New Roman" w:hAnsi="Arial" w:cs="Arial"/>
      <w:szCs w:val="24"/>
      <w:lang w:eastAsia="ru-RU"/>
    </w:rPr>
  </w:style>
  <w:style w:type="character" w:customStyle="1" w:styleId="afff0">
    <w:name w:val="Гипертекстовая ссылка"/>
    <w:uiPriority w:val="99"/>
    <w:rsid w:val="00E04075"/>
    <w:rPr>
      <w:b/>
      <w:bCs/>
      <w:color w:val="106BBE"/>
      <w:sz w:val="26"/>
      <w:szCs w:val="26"/>
    </w:rPr>
  </w:style>
  <w:style w:type="character" w:customStyle="1" w:styleId="headeraff6">
    <w:name w:val="header_aff6"/>
    <w:rsid w:val="00527A53"/>
  </w:style>
  <w:style w:type="character" w:customStyle="1" w:styleId="headerafff0">
    <w:name w:val="header_afff0"/>
    <w:rsid w:val="00527A53"/>
  </w:style>
  <w:style w:type="paragraph" w:customStyle="1" w:styleId="1312761">
    <w:name w:val="Стиль 13 пт По ширине Первая строка:  127 см Перед:  6 пт1"/>
    <w:basedOn w:val="a4"/>
    <w:link w:val="13127610"/>
    <w:autoRedefine/>
    <w:rsid w:val="005C437C"/>
    <w:pPr>
      <w:suppressAutoHyphens/>
      <w:snapToGrid w:val="0"/>
      <w:spacing w:before="120"/>
      <w:ind w:firstLine="709"/>
    </w:pPr>
    <w:rPr>
      <w:rFonts w:eastAsia="Times New Roman"/>
      <w:sz w:val="26"/>
      <w:szCs w:val="20"/>
    </w:rPr>
  </w:style>
  <w:style w:type="character" w:customStyle="1" w:styleId="13127610">
    <w:name w:val="Стиль 13 пт По ширине Первая строка:  127 см Перед:  6 пт1 Знак"/>
    <w:link w:val="1312761"/>
    <w:rsid w:val="005C437C"/>
    <w:rPr>
      <w:rFonts w:ascii="Times New Roman" w:eastAsia="Times New Roman" w:hAnsi="Times New Roman"/>
      <w:sz w:val="26"/>
    </w:rPr>
  </w:style>
  <w:style w:type="paragraph" w:customStyle="1" w:styleId="ConsPlusNonformat">
    <w:name w:val="ConsPlusNonformat"/>
    <w:uiPriority w:val="99"/>
    <w:rsid w:val="005E3E3F"/>
    <w:pPr>
      <w:widowControl w:val="0"/>
      <w:autoSpaceDE w:val="0"/>
      <w:autoSpaceDN w:val="0"/>
    </w:pPr>
    <w:rPr>
      <w:rFonts w:ascii="Courier New" w:eastAsia="Times New Roman" w:hAnsi="Courier New" w:cs="Courier New"/>
    </w:rPr>
  </w:style>
  <w:style w:type="paragraph" w:customStyle="1" w:styleId="ConsPlusTitle">
    <w:name w:val="ConsPlusTitle"/>
    <w:rsid w:val="005E3E3F"/>
    <w:pPr>
      <w:widowControl w:val="0"/>
      <w:autoSpaceDE w:val="0"/>
      <w:autoSpaceDN w:val="0"/>
    </w:pPr>
    <w:rPr>
      <w:rFonts w:eastAsia="Times New Roman" w:cs="Calibri"/>
      <w:b/>
      <w:sz w:val="22"/>
    </w:rPr>
  </w:style>
  <w:style w:type="paragraph" w:customStyle="1" w:styleId="ConsPlusCell">
    <w:name w:val="ConsPlusCell"/>
    <w:rsid w:val="005E3E3F"/>
    <w:pPr>
      <w:widowControl w:val="0"/>
      <w:autoSpaceDE w:val="0"/>
      <w:autoSpaceDN w:val="0"/>
    </w:pPr>
    <w:rPr>
      <w:rFonts w:ascii="Courier New" w:eastAsia="Times New Roman" w:hAnsi="Courier New" w:cs="Courier New"/>
    </w:rPr>
  </w:style>
  <w:style w:type="paragraph" w:customStyle="1" w:styleId="ConsPlusDocList">
    <w:name w:val="ConsPlusDocList"/>
    <w:rsid w:val="005E3E3F"/>
    <w:pPr>
      <w:widowControl w:val="0"/>
      <w:autoSpaceDE w:val="0"/>
      <w:autoSpaceDN w:val="0"/>
    </w:pPr>
    <w:rPr>
      <w:rFonts w:ascii="Courier New" w:eastAsia="Times New Roman" w:hAnsi="Courier New" w:cs="Courier New"/>
    </w:rPr>
  </w:style>
  <w:style w:type="paragraph" w:customStyle="1" w:styleId="ConsPlusTitlePage">
    <w:name w:val="ConsPlusTitlePage"/>
    <w:rsid w:val="005E3E3F"/>
    <w:pPr>
      <w:widowControl w:val="0"/>
      <w:autoSpaceDE w:val="0"/>
      <w:autoSpaceDN w:val="0"/>
    </w:pPr>
    <w:rPr>
      <w:rFonts w:ascii="Tahoma" w:eastAsia="Times New Roman" w:hAnsi="Tahoma" w:cs="Tahoma"/>
    </w:rPr>
  </w:style>
  <w:style w:type="paragraph" w:customStyle="1" w:styleId="ConsPlusJurTerm">
    <w:name w:val="ConsPlusJurTerm"/>
    <w:rsid w:val="005E3E3F"/>
    <w:pPr>
      <w:widowControl w:val="0"/>
      <w:autoSpaceDE w:val="0"/>
      <w:autoSpaceDN w:val="0"/>
    </w:pPr>
    <w:rPr>
      <w:rFonts w:ascii="Tahoma" w:eastAsia="Times New Roman" w:hAnsi="Tahoma" w:cs="Tahoma"/>
      <w:sz w:val="22"/>
    </w:rPr>
  </w:style>
  <w:style w:type="paragraph" w:customStyle="1" w:styleId="ConsPlusTextList">
    <w:name w:val="ConsPlusTextList"/>
    <w:rsid w:val="005E3E3F"/>
    <w:pPr>
      <w:widowControl w:val="0"/>
      <w:autoSpaceDE w:val="0"/>
      <w:autoSpaceDN w:val="0"/>
    </w:pPr>
    <w:rPr>
      <w:rFonts w:ascii="Arial" w:eastAsia="Times New Roman" w:hAnsi="Arial" w:cs="Arial"/>
    </w:rPr>
  </w:style>
  <w:style w:type="paragraph" w:customStyle="1" w:styleId="Standard">
    <w:name w:val="Standard"/>
    <w:rsid w:val="005E3E3F"/>
    <w:pPr>
      <w:widowControl w:val="0"/>
      <w:suppressAutoHyphens/>
      <w:autoSpaceDN w:val="0"/>
      <w:textAlignment w:val="baseline"/>
    </w:pPr>
    <w:rPr>
      <w:rFonts w:ascii="Times New Roman" w:eastAsia="Andale Sans UI" w:hAnsi="Times New Roman" w:cs="Tahoma"/>
      <w:kern w:val="3"/>
      <w:sz w:val="24"/>
      <w:szCs w:val="24"/>
      <w:lang w:val="de-DE" w:eastAsia="ja-JP" w:bidi="fa-IR"/>
    </w:rPr>
  </w:style>
  <w:style w:type="character" w:styleId="afff1">
    <w:name w:val="Emphasis"/>
    <w:uiPriority w:val="20"/>
    <w:qFormat/>
    <w:rsid w:val="005E3E3F"/>
    <w:rPr>
      <w:i/>
      <w:iCs/>
    </w:rPr>
  </w:style>
  <w:style w:type="character" w:customStyle="1" w:styleId="afff2">
    <w:name w:val="Текст примечания Знак"/>
    <w:link w:val="afff3"/>
    <w:uiPriority w:val="99"/>
    <w:rsid w:val="005E3E3F"/>
  </w:style>
  <w:style w:type="paragraph" w:styleId="afff3">
    <w:name w:val="annotation text"/>
    <w:basedOn w:val="a4"/>
    <w:link w:val="afff2"/>
    <w:uiPriority w:val="99"/>
    <w:unhideWhenUsed/>
    <w:rsid w:val="005E3E3F"/>
    <w:pPr>
      <w:spacing w:after="200"/>
    </w:pPr>
    <w:rPr>
      <w:rFonts w:ascii="Calibri" w:hAnsi="Calibri"/>
      <w:sz w:val="20"/>
      <w:szCs w:val="20"/>
      <w:lang w:eastAsia="ru-RU"/>
    </w:rPr>
  </w:style>
  <w:style w:type="character" w:customStyle="1" w:styleId="18">
    <w:name w:val="Текст примечания Знак1"/>
    <w:uiPriority w:val="99"/>
    <w:semiHidden/>
    <w:rsid w:val="005E3E3F"/>
    <w:rPr>
      <w:rFonts w:ascii="Times New Roman" w:hAnsi="Times New Roman"/>
      <w:lang w:eastAsia="en-US"/>
    </w:rPr>
  </w:style>
  <w:style w:type="character" w:customStyle="1" w:styleId="afff4">
    <w:name w:val="Тема примечания Знак"/>
    <w:link w:val="afff5"/>
    <w:uiPriority w:val="99"/>
    <w:semiHidden/>
    <w:rsid w:val="005E3E3F"/>
    <w:rPr>
      <w:b/>
      <w:bCs/>
    </w:rPr>
  </w:style>
  <w:style w:type="paragraph" w:styleId="afff5">
    <w:name w:val="annotation subject"/>
    <w:basedOn w:val="afff3"/>
    <w:next w:val="afff3"/>
    <w:link w:val="afff4"/>
    <w:uiPriority w:val="99"/>
    <w:semiHidden/>
    <w:unhideWhenUsed/>
    <w:rsid w:val="005E3E3F"/>
    <w:rPr>
      <w:b/>
      <w:bCs/>
    </w:rPr>
  </w:style>
  <w:style w:type="character" w:customStyle="1" w:styleId="19">
    <w:name w:val="Тема примечания Знак1"/>
    <w:uiPriority w:val="99"/>
    <w:semiHidden/>
    <w:rsid w:val="005E3E3F"/>
    <w:rPr>
      <w:rFonts w:ascii="Times New Roman" w:hAnsi="Times New Roman"/>
      <w:b/>
      <w:bCs/>
      <w:lang w:eastAsia="en-US"/>
    </w:rPr>
  </w:style>
  <w:style w:type="paragraph" w:customStyle="1" w:styleId="font5">
    <w:name w:val="font5"/>
    <w:basedOn w:val="a4"/>
    <w:rsid w:val="005E3E3F"/>
    <w:pPr>
      <w:spacing w:before="100" w:beforeAutospacing="1" w:after="100" w:afterAutospacing="1"/>
    </w:pPr>
    <w:rPr>
      <w:rFonts w:eastAsia="Times New Roman"/>
      <w:color w:val="000000"/>
      <w:szCs w:val="24"/>
      <w:lang w:eastAsia="ru-RU"/>
    </w:rPr>
  </w:style>
  <w:style w:type="paragraph" w:customStyle="1" w:styleId="font6">
    <w:name w:val="font6"/>
    <w:basedOn w:val="a4"/>
    <w:rsid w:val="005E3E3F"/>
    <w:pPr>
      <w:spacing w:before="100" w:beforeAutospacing="1" w:after="100" w:afterAutospacing="1"/>
    </w:pPr>
    <w:rPr>
      <w:rFonts w:eastAsia="Times New Roman"/>
      <w:color w:val="000000"/>
      <w:sz w:val="22"/>
      <w:lang w:eastAsia="ru-RU"/>
    </w:rPr>
  </w:style>
  <w:style w:type="paragraph" w:customStyle="1" w:styleId="xl63">
    <w:name w:val="xl63"/>
    <w:basedOn w:val="a4"/>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Cs w:val="24"/>
      <w:lang w:eastAsia="ru-RU"/>
    </w:rPr>
  </w:style>
  <w:style w:type="paragraph" w:customStyle="1" w:styleId="xl64">
    <w:name w:val="xl64"/>
    <w:basedOn w:val="a4"/>
    <w:rsid w:val="005E3E3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b/>
      <w:bCs/>
      <w:i/>
      <w:iCs/>
      <w:color w:val="000000"/>
      <w:szCs w:val="24"/>
      <w:lang w:eastAsia="ru-RU"/>
    </w:rPr>
  </w:style>
  <w:style w:type="paragraph" w:customStyle="1" w:styleId="xl65">
    <w:name w:val="xl65"/>
    <w:basedOn w:val="a4"/>
    <w:rsid w:val="005E3E3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szCs w:val="24"/>
      <w:lang w:eastAsia="ru-RU"/>
    </w:rPr>
  </w:style>
  <w:style w:type="paragraph" w:customStyle="1" w:styleId="xl66">
    <w:name w:val="xl66"/>
    <w:basedOn w:val="a4"/>
    <w:rsid w:val="005E3E3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olor w:val="000000"/>
      <w:szCs w:val="24"/>
      <w:lang w:eastAsia="ru-RU"/>
    </w:rPr>
  </w:style>
  <w:style w:type="paragraph" w:customStyle="1" w:styleId="xl67">
    <w:name w:val="xl67"/>
    <w:basedOn w:val="a4"/>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olor w:val="000000"/>
      <w:szCs w:val="24"/>
      <w:lang w:eastAsia="ru-RU"/>
    </w:rPr>
  </w:style>
  <w:style w:type="paragraph" w:customStyle="1" w:styleId="xl68">
    <w:name w:val="xl68"/>
    <w:basedOn w:val="a4"/>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eastAsia="Times New Roman"/>
      <w:color w:val="000000"/>
      <w:szCs w:val="24"/>
      <w:lang w:eastAsia="ru-RU"/>
    </w:rPr>
  </w:style>
  <w:style w:type="paragraph" w:customStyle="1" w:styleId="xl69">
    <w:name w:val="xl69"/>
    <w:basedOn w:val="a4"/>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eastAsia="Times New Roman"/>
      <w:color w:val="000000"/>
      <w:szCs w:val="24"/>
      <w:lang w:eastAsia="ru-RU"/>
    </w:rPr>
  </w:style>
  <w:style w:type="paragraph" w:customStyle="1" w:styleId="xl70">
    <w:name w:val="xl70"/>
    <w:basedOn w:val="a4"/>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olor w:val="000000"/>
      <w:szCs w:val="24"/>
      <w:lang w:eastAsia="ru-RU"/>
    </w:rPr>
  </w:style>
  <w:style w:type="paragraph" w:customStyle="1" w:styleId="xl71">
    <w:name w:val="xl71"/>
    <w:basedOn w:val="a4"/>
    <w:rsid w:val="005E3E3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b/>
      <w:bCs/>
      <w:color w:val="000000"/>
      <w:szCs w:val="24"/>
      <w:lang w:eastAsia="ru-RU"/>
    </w:rPr>
  </w:style>
  <w:style w:type="paragraph" w:customStyle="1" w:styleId="xl72">
    <w:name w:val="xl72"/>
    <w:basedOn w:val="a4"/>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b/>
      <w:bCs/>
      <w:color w:val="000000"/>
      <w:szCs w:val="24"/>
      <w:lang w:eastAsia="ru-RU"/>
    </w:rPr>
  </w:style>
  <w:style w:type="paragraph" w:customStyle="1" w:styleId="xl73">
    <w:name w:val="xl73"/>
    <w:basedOn w:val="a4"/>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eastAsia="Times New Roman"/>
      <w:b/>
      <w:bCs/>
      <w:color w:val="000000"/>
      <w:szCs w:val="24"/>
      <w:lang w:eastAsia="ru-RU"/>
    </w:rPr>
  </w:style>
  <w:style w:type="paragraph" w:customStyle="1" w:styleId="xl74">
    <w:name w:val="xl74"/>
    <w:basedOn w:val="a4"/>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eastAsia="Times New Roman"/>
      <w:b/>
      <w:bCs/>
      <w:color w:val="000000"/>
      <w:szCs w:val="24"/>
      <w:lang w:eastAsia="ru-RU"/>
    </w:rPr>
  </w:style>
  <w:style w:type="paragraph" w:customStyle="1" w:styleId="xl75">
    <w:name w:val="xl75"/>
    <w:basedOn w:val="a4"/>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olor w:val="000000"/>
      <w:szCs w:val="24"/>
      <w:lang w:eastAsia="ru-RU"/>
    </w:rPr>
  </w:style>
  <w:style w:type="paragraph" w:customStyle="1" w:styleId="xl76">
    <w:name w:val="xl76"/>
    <w:basedOn w:val="a4"/>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eastAsia="Times New Roman"/>
      <w:color w:val="000000"/>
      <w:szCs w:val="24"/>
      <w:lang w:eastAsia="ru-RU"/>
    </w:rPr>
  </w:style>
  <w:style w:type="paragraph" w:customStyle="1" w:styleId="xl77">
    <w:name w:val="xl77"/>
    <w:basedOn w:val="a4"/>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Cs w:val="24"/>
      <w:lang w:eastAsia="ru-RU"/>
    </w:rPr>
  </w:style>
  <w:style w:type="paragraph" w:customStyle="1" w:styleId="xl78">
    <w:name w:val="xl78"/>
    <w:basedOn w:val="a4"/>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Cs w:val="24"/>
      <w:lang w:eastAsia="ru-RU"/>
    </w:rPr>
  </w:style>
  <w:style w:type="paragraph" w:customStyle="1" w:styleId="xl79">
    <w:name w:val="xl79"/>
    <w:basedOn w:val="a4"/>
    <w:rsid w:val="005E3E3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szCs w:val="24"/>
      <w:lang w:eastAsia="ru-RU"/>
    </w:rPr>
  </w:style>
  <w:style w:type="paragraph" w:customStyle="1" w:styleId="xl80">
    <w:name w:val="xl80"/>
    <w:basedOn w:val="a4"/>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b/>
      <w:bCs/>
      <w:szCs w:val="24"/>
      <w:lang w:eastAsia="ru-RU"/>
    </w:rPr>
  </w:style>
  <w:style w:type="paragraph" w:customStyle="1" w:styleId="xl81">
    <w:name w:val="xl81"/>
    <w:basedOn w:val="a4"/>
    <w:rsid w:val="005E3E3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olor w:val="000000"/>
      <w:szCs w:val="24"/>
      <w:lang w:eastAsia="ru-RU"/>
    </w:rPr>
  </w:style>
  <w:style w:type="paragraph" w:customStyle="1" w:styleId="xl82">
    <w:name w:val="xl82"/>
    <w:basedOn w:val="a4"/>
    <w:rsid w:val="005E3E3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olor w:val="000000"/>
      <w:szCs w:val="24"/>
      <w:lang w:eastAsia="ru-RU"/>
    </w:rPr>
  </w:style>
  <w:style w:type="paragraph" w:customStyle="1" w:styleId="xl83">
    <w:name w:val="xl83"/>
    <w:basedOn w:val="a4"/>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Cs w:val="24"/>
      <w:lang w:eastAsia="ru-RU"/>
    </w:rPr>
  </w:style>
  <w:style w:type="paragraph" w:customStyle="1" w:styleId="xl84">
    <w:name w:val="xl84"/>
    <w:basedOn w:val="a4"/>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b/>
      <w:bCs/>
      <w:szCs w:val="24"/>
      <w:lang w:eastAsia="ru-RU"/>
    </w:rPr>
  </w:style>
  <w:style w:type="paragraph" w:customStyle="1" w:styleId="xl85">
    <w:name w:val="xl85"/>
    <w:basedOn w:val="a4"/>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b/>
      <w:bCs/>
      <w:szCs w:val="24"/>
      <w:lang w:eastAsia="ru-RU"/>
    </w:rPr>
  </w:style>
  <w:style w:type="paragraph" w:customStyle="1" w:styleId="western">
    <w:name w:val="western"/>
    <w:basedOn w:val="a4"/>
    <w:rsid w:val="005E3E3F"/>
    <w:pPr>
      <w:spacing w:before="100" w:beforeAutospacing="1" w:after="100" w:afterAutospacing="1"/>
    </w:pPr>
    <w:rPr>
      <w:rFonts w:eastAsia="Times New Roman"/>
      <w:szCs w:val="24"/>
      <w:lang w:eastAsia="ru-RU"/>
    </w:rPr>
  </w:style>
  <w:style w:type="character" w:customStyle="1" w:styleId="51">
    <w:name w:val="Заголовок 5 Знак"/>
    <w:link w:val="50"/>
    <w:uiPriority w:val="1"/>
    <w:rsid w:val="00C729A4"/>
    <w:rPr>
      <w:rFonts w:ascii="Cambria" w:eastAsia="Times New Roman" w:hAnsi="Cambria"/>
      <w:color w:val="243F60"/>
      <w:sz w:val="24"/>
      <w:szCs w:val="24"/>
    </w:rPr>
  </w:style>
  <w:style w:type="character" w:customStyle="1" w:styleId="60">
    <w:name w:val="Заголовок 6 Знак"/>
    <w:aliases w:val="Заголовок таб. Знак"/>
    <w:link w:val="6"/>
    <w:uiPriority w:val="1"/>
    <w:rsid w:val="00C729A4"/>
    <w:rPr>
      <w:rFonts w:ascii="Cambria" w:eastAsia="Times New Roman" w:hAnsi="Cambria"/>
      <w:i/>
      <w:iCs/>
      <w:color w:val="243F60"/>
      <w:sz w:val="24"/>
      <w:szCs w:val="24"/>
    </w:rPr>
  </w:style>
  <w:style w:type="character" w:customStyle="1" w:styleId="80">
    <w:name w:val="Заголовок 8 Знак"/>
    <w:aliases w:val="ОС8 Знак"/>
    <w:link w:val="8"/>
    <w:uiPriority w:val="1"/>
    <w:rsid w:val="00C729A4"/>
    <w:rPr>
      <w:rFonts w:ascii="Cambria" w:eastAsia="Times New Roman" w:hAnsi="Cambria"/>
      <w:color w:val="404040"/>
    </w:rPr>
  </w:style>
  <w:style w:type="character" w:customStyle="1" w:styleId="90">
    <w:name w:val="Заголовок 9 Знак"/>
    <w:aliases w:val="ОС9 Знак"/>
    <w:link w:val="9"/>
    <w:uiPriority w:val="1"/>
    <w:rsid w:val="00C729A4"/>
    <w:rPr>
      <w:rFonts w:ascii="Cambria" w:eastAsia="Times New Roman" w:hAnsi="Cambria"/>
      <w:i/>
      <w:iCs/>
      <w:color w:val="404040"/>
    </w:rPr>
  </w:style>
  <w:style w:type="paragraph" w:styleId="24">
    <w:name w:val="Body Text Indent 2"/>
    <w:basedOn w:val="a4"/>
    <w:link w:val="25"/>
    <w:uiPriority w:val="99"/>
    <w:rsid w:val="00C729A4"/>
    <w:pPr>
      <w:ind w:firstLine="709"/>
    </w:pPr>
    <w:rPr>
      <w:rFonts w:eastAsia="Times New Roman"/>
      <w:b/>
      <w:bCs/>
      <w:sz w:val="28"/>
      <w:szCs w:val="24"/>
    </w:rPr>
  </w:style>
  <w:style w:type="character" w:customStyle="1" w:styleId="25">
    <w:name w:val="Основной текст с отступом 2 Знак"/>
    <w:link w:val="24"/>
    <w:uiPriority w:val="99"/>
    <w:rsid w:val="00C729A4"/>
    <w:rPr>
      <w:rFonts w:ascii="Times New Roman" w:eastAsia="Times New Roman" w:hAnsi="Times New Roman"/>
      <w:b/>
      <w:bCs/>
      <w:sz w:val="28"/>
      <w:szCs w:val="24"/>
    </w:rPr>
  </w:style>
  <w:style w:type="paragraph" w:customStyle="1" w:styleId="bodytext4">
    <w:name w:val="bodytext4"/>
    <w:basedOn w:val="a4"/>
    <w:uiPriority w:val="99"/>
    <w:rsid w:val="00C729A4"/>
    <w:pPr>
      <w:spacing w:before="100" w:beforeAutospacing="1" w:after="150"/>
    </w:pPr>
    <w:rPr>
      <w:rFonts w:eastAsia="Times New Roman"/>
      <w:color w:val="949494"/>
      <w:szCs w:val="24"/>
      <w:lang w:eastAsia="ru-RU"/>
    </w:rPr>
  </w:style>
  <w:style w:type="paragraph" w:customStyle="1" w:styleId="1a">
    <w:name w:val="Знак Знак Знак1 Знак Знак Знак"/>
    <w:basedOn w:val="a4"/>
    <w:uiPriority w:val="99"/>
    <w:rsid w:val="00C729A4"/>
    <w:rPr>
      <w:rFonts w:ascii="Verdana" w:eastAsia="Times New Roman" w:hAnsi="Verdana" w:cs="Verdana"/>
      <w:sz w:val="20"/>
      <w:szCs w:val="20"/>
      <w:lang w:val="en-US" w:eastAsia="ru-RU"/>
    </w:rPr>
  </w:style>
  <w:style w:type="paragraph" w:customStyle="1" w:styleId="110">
    <w:name w:val="Знак Знак Знак1 Знак Знак Знак1"/>
    <w:basedOn w:val="a4"/>
    <w:uiPriority w:val="99"/>
    <w:rsid w:val="00C729A4"/>
    <w:rPr>
      <w:rFonts w:ascii="Verdana" w:eastAsia="Times New Roman" w:hAnsi="Verdana" w:cs="Verdana"/>
      <w:sz w:val="20"/>
      <w:szCs w:val="20"/>
      <w:lang w:val="en-US" w:eastAsia="ru-RU"/>
    </w:rPr>
  </w:style>
  <w:style w:type="paragraph" w:customStyle="1" w:styleId="1b">
    <w:name w:val="Верхний колонтитул1"/>
    <w:basedOn w:val="a4"/>
    <w:next w:val="aff2"/>
    <w:uiPriority w:val="99"/>
    <w:rsid w:val="00C729A4"/>
    <w:pPr>
      <w:tabs>
        <w:tab w:val="center" w:pos="4677"/>
        <w:tab w:val="right" w:pos="9355"/>
      </w:tabs>
    </w:pPr>
    <w:rPr>
      <w:rFonts w:ascii="Calibri" w:eastAsia="Times New Roman" w:hAnsi="Calibri"/>
      <w:sz w:val="22"/>
      <w:lang w:eastAsia="ru-RU"/>
    </w:rPr>
  </w:style>
  <w:style w:type="character" w:customStyle="1" w:styleId="1c">
    <w:name w:val="Верхний колонтитул Знак1"/>
    <w:uiPriority w:val="99"/>
    <w:semiHidden/>
    <w:rsid w:val="00C729A4"/>
    <w:rPr>
      <w:rFonts w:ascii="Times New Roman" w:eastAsia="Times New Roman" w:hAnsi="Times New Roman" w:cs="Times New Roman"/>
      <w:sz w:val="24"/>
      <w:szCs w:val="24"/>
      <w:lang w:eastAsia="ru-RU"/>
    </w:rPr>
  </w:style>
  <w:style w:type="paragraph" w:customStyle="1" w:styleId="1d">
    <w:name w:val="Нижний колонтитул1"/>
    <w:basedOn w:val="a4"/>
    <w:next w:val="aff4"/>
    <w:uiPriority w:val="99"/>
    <w:rsid w:val="00C729A4"/>
    <w:pPr>
      <w:tabs>
        <w:tab w:val="center" w:pos="4677"/>
        <w:tab w:val="right" w:pos="9355"/>
      </w:tabs>
    </w:pPr>
    <w:rPr>
      <w:rFonts w:ascii="Calibri" w:eastAsia="Times New Roman" w:hAnsi="Calibri"/>
      <w:sz w:val="22"/>
      <w:lang w:eastAsia="ru-RU"/>
    </w:rPr>
  </w:style>
  <w:style w:type="character" w:customStyle="1" w:styleId="1e">
    <w:name w:val="Нижний колонтитул Знак1"/>
    <w:uiPriority w:val="99"/>
    <w:semiHidden/>
    <w:rsid w:val="00C729A4"/>
    <w:rPr>
      <w:rFonts w:ascii="Times New Roman" w:eastAsia="Times New Roman" w:hAnsi="Times New Roman" w:cs="Times New Roman"/>
      <w:sz w:val="24"/>
      <w:szCs w:val="24"/>
      <w:lang w:eastAsia="ru-RU"/>
    </w:rPr>
  </w:style>
  <w:style w:type="character" w:customStyle="1" w:styleId="26">
    <w:name w:val="Основной текст 2 Знак"/>
    <w:link w:val="27"/>
    <w:uiPriority w:val="99"/>
    <w:locked/>
    <w:rsid w:val="00C729A4"/>
    <w:rPr>
      <w:rFonts w:eastAsia="Times New Roman"/>
    </w:rPr>
  </w:style>
  <w:style w:type="paragraph" w:styleId="27">
    <w:name w:val="Body Text 2"/>
    <w:basedOn w:val="a4"/>
    <w:link w:val="26"/>
    <w:uiPriority w:val="99"/>
    <w:rsid w:val="00C729A4"/>
    <w:pPr>
      <w:spacing w:before="120" w:after="120" w:line="480" w:lineRule="auto"/>
    </w:pPr>
    <w:rPr>
      <w:rFonts w:ascii="Calibri" w:eastAsia="Times New Roman" w:hAnsi="Calibri"/>
      <w:sz w:val="20"/>
      <w:szCs w:val="20"/>
    </w:rPr>
  </w:style>
  <w:style w:type="character" w:customStyle="1" w:styleId="210">
    <w:name w:val="Основной текст 2 Знак1"/>
    <w:uiPriority w:val="99"/>
    <w:rsid w:val="00C729A4"/>
    <w:rPr>
      <w:rFonts w:ascii="Times New Roman" w:hAnsi="Times New Roman"/>
      <w:sz w:val="24"/>
      <w:szCs w:val="22"/>
      <w:lang w:eastAsia="en-US"/>
    </w:rPr>
  </w:style>
  <w:style w:type="table" w:styleId="-5">
    <w:name w:val="Light Shading Accent 5"/>
    <w:basedOn w:val="a6"/>
    <w:uiPriority w:val="99"/>
    <w:rsid w:val="00C729A4"/>
    <w:rPr>
      <w:rFonts w:eastAsia="Times New Roman"/>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character" w:styleId="afff6">
    <w:name w:val="page number"/>
    <w:uiPriority w:val="99"/>
    <w:rsid w:val="00C729A4"/>
    <w:rPr>
      <w:rFonts w:cs="Times New Roman"/>
    </w:rPr>
  </w:style>
  <w:style w:type="paragraph" w:customStyle="1" w:styleId="1f">
    <w:name w:val="Схема документа1"/>
    <w:basedOn w:val="a4"/>
    <w:next w:val="afff7"/>
    <w:link w:val="afff8"/>
    <w:uiPriority w:val="99"/>
    <w:semiHidden/>
    <w:unhideWhenUsed/>
    <w:rsid w:val="00C729A4"/>
    <w:rPr>
      <w:rFonts w:ascii="Tahoma" w:eastAsia="Times New Roman" w:hAnsi="Tahoma"/>
      <w:sz w:val="16"/>
      <w:szCs w:val="16"/>
    </w:rPr>
  </w:style>
  <w:style w:type="character" w:customStyle="1" w:styleId="afff8">
    <w:name w:val="Схема документа Знак"/>
    <w:link w:val="1f"/>
    <w:uiPriority w:val="99"/>
    <w:semiHidden/>
    <w:rsid w:val="00C729A4"/>
    <w:rPr>
      <w:rFonts w:ascii="Tahoma" w:eastAsia="Times New Roman" w:hAnsi="Tahoma"/>
      <w:sz w:val="16"/>
      <w:szCs w:val="16"/>
    </w:rPr>
  </w:style>
  <w:style w:type="paragraph" w:customStyle="1" w:styleId="1f0">
    <w:name w:val="Заголовок оглавления1"/>
    <w:basedOn w:val="1"/>
    <w:next w:val="a4"/>
    <w:uiPriority w:val="39"/>
    <w:semiHidden/>
    <w:unhideWhenUsed/>
    <w:qFormat/>
    <w:rsid w:val="00C729A4"/>
    <w:pPr>
      <w:spacing w:before="480" w:after="0"/>
      <w:jc w:val="left"/>
      <w:outlineLvl w:val="9"/>
    </w:pPr>
    <w:rPr>
      <w:caps w:val="0"/>
      <w:color w:val="365F91"/>
      <w:sz w:val="28"/>
    </w:rPr>
  </w:style>
  <w:style w:type="paragraph" w:customStyle="1" w:styleId="1f1">
    <w:name w:val="Название объекта1"/>
    <w:basedOn w:val="a4"/>
    <w:next w:val="a4"/>
    <w:uiPriority w:val="35"/>
    <w:unhideWhenUsed/>
    <w:qFormat/>
    <w:rsid w:val="00C729A4"/>
    <w:pPr>
      <w:spacing w:after="200"/>
    </w:pPr>
    <w:rPr>
      <w:rFonts w:eastAsia="Times New Roman"/>
      <w:b/>
      <w:bCs/>
      <w:color w:val="4F81BD"/>
      <w:sz w:val="18"/>
      <w:szCs w:val="18"/>
      <w:lang w:eastAsia="ru-RU"/>
    </w:rPr>
  </w:style>
  <w:style w:type="paragraph" w:customStyle="1" w:styleId="410">
    <w:name w:val="Оглавление 41"/>
    <w:basedOn w:val="a4"/>
    <w:next w:val="a4"/>
    <w:autoRedefine/>
    <w:uiPriority w:val="39"/>
    <w:unhideWhenUsed/>
    <w:rsid w:val="00C729A4"/>
    <w:pPr>
      <w:spacing w:after="100"/>
      <w:ind w:left="660"/>
    </w:pPr>
    <w:rPr>
      <w:rFonts w:ascii="Calibri" w:eastAsia="Times New Roman" w:hAnsi="Calibri"/>
      <w:sz w:val="22"/>
      <w:lang w:eastAsia="ru-RU"/>
    </w:rPr>
  </w:style>
  <w:style w:type="paragraph" w:customStyle="1" w:styleId="510">
    <w:name w:val="Оглавление 51"/>
    <w:basedOn w:val="a4"/>
    <w:next w:val="a4"/>
    <w:autoRedefine/>
    <w:uiPriority w:val="39"/>
    <w:unhideWhenUsed/>
    <w:rsid w:val="00C729A4"/>
    <w:pPr>
      <w:spacing w:after="100"/>
      <w:ind w:left="880"/>
    </w:pPr>
    <w:rPr>
      <w:rFonts w:ascii="Calibri" w:eastAsia="Times New Roman" w:hAnsi="Calibri"/>
      <w:sz w:val="22"/>
      <w:lang w:eastAsia="ru-RU"/>
    </w:rPr>
  </w:style>
  <w:style w:type="paragraph" w:customStyle="1" w:styleId="61">
    <w:name w:val="Оглавление 61"/>
    <w:basedOn w:val="a4"/>
    <w:next w:val="a4"/>
    <w:autoRedefine/>
    <w:uiPriority w:val="39"/>
    <w:unhideWhenUsed/>
    <w:rsid w:val="00C729A4"/>
    <w:pPr>
      <w:spacing w:after="100"/>
      <w:ind w:left="1100"/>
    </w:pPr>
    <w:rPr>
      <w:rFonts w:ascii="Calibri" w:eastAsia="Times New Roman" w:hAnsi="Calibri"/>
      <w:sz w:val="22"/>
      <w:lang w:eastAsia="ru-RU"/>
    </w:rPr>
  </w:style>
  <w:style w:type="paragraph" w:customStyle="1" w:styleId="71">
    <w:name w:val="Оглавление 71"/>
    <w:basedOn w:val="a4"/>
    <w:next w:val="a4"/>
    <w:autoRedefine/>
    <w:uiPriority w:val="39"/>
    <w:unhideWhenUsed/>
    <w:rsid w:val="00C729A4"/>
    <w:pPr>
      <w:spacing w:after="100"/>
      <w:ind w:left="1320"/>
    </w:pPr>
    <w:rPr>
      <w:rFonts w:ascii="Calibri" w:eastAsia="Times New Roman" w:hAnsi="Calibri"/>
      <w:sz w:val="22"/>
      <w:lang w:eastAsia="ru-RU"/>
    </w:rPr>
  </w:style>
  <w:style w:type="paragraph" w:customStyle="1" w:styleId="81">
    <w:name w:val="Оглавление 81"/>
    <w:basedOn w:val="a4"/>
    <w:next w:val="a4"/>
    <w:autoRedefine/>
    <w:uiPriority w:val="39"/>
    <w:unhideWhenUsed/>
    <w:rsid w:val="00C729A4"/>
    <w:pPr>
      <w:spacing w:after="100"/>
      <w:ind w:left="1540"/>
    </w:pPr>
    <w:rPr>
      <w:rFonts w:ascii="Calibri" w:eastAsia="Times New Roman" w:hAnsi="Calibri"/>
      <w:sz w:val="22"/>
      <w:lang w:eastAsia="ru-RU"/>
    </w:rPr>
  </w:style>
  <w:style w:type="paragraph" w:customStyle="1" w:styleId="91">
    <w:name w:val="Оглавление 91"/>
    <w:basedOn w:val="a4"/>
    <w:next w:val="a4"/>
    <w:autoRedefine/>
    <w:uiPriority w:val="39"/>
    <w:unhideWhenUsed/>
    <w:rsid w:val="00C729A4"/>
    <w:pPr>
      <w:spacing w:after="100"/>
      <w:ind w:left="1760"/>
    </w:pPr>
    <w:rPr>
      <w:rFonts w:ascii="Calibri" w:eastAsia="Times New Roman" w:hAnsi="Calibri"/>
      <w:sz w:val="22"/>
      <w:lang w:eastAsia="ru-RU"/>
    </w:rPr>
  </w:style>
  <w:style w:type="paragraph" w:customStyle="1" w:styleId="xl60">
    <w:name w:val="xl60"/>
    <w:basedOn w:val="a4"/>
    <w:uiPriority w:val="99"/>
    <w:rsid w:val="00C729A4"/>
    <w:pPr>
      <w:pBdr>
        <w:top w:val="single" w:sz="4" w:space="0" w:color="auto"/>
        <w:left w:val="single" w:sz="4" w:space="0" w:color="auto"/>
        <w:bottom w:val="single" w:sz="4" w:space="0" w:color="auto"/>
        <w:right w:val="single" w:sz="4" w:space="0" w:color="auto"/>
      </w:pBdr>
      <w:shd w:val="clear" w:color="000000" w:fill="FFFFC0"/>
      <w:spacing w:before="100" w:beforeAutospacing="1" w:after="100" w:afterAutospacing="1"/>
      <w:jc w:val="center"/>
      <w:textAlignment w:val="center"/>
    </w:pPr>
    <w:rPr>
      <w:rFonts w:ascii="Arial" w:eastAsia="Times New Roman" w:hAnsi="Arial" w:cs="Arial"/>
      <w:b/>
      <w:bCs/>
      <w:sz w:val="20"/>
      <w:szCs w:val="20"/>
      <w:lang w:eastAsia="ru-RU"/>
    </w:rPr>
  </w:style>
  <w:style w:type="paragraph" w:customStyle="1" w:styleId="xl61">
    <w:name w:val="xl61"/>
    <w:basedOn w:val="a4"/>
    <w:uiPriority w:val="99"/>
    <w:rsid w:val="00C729A4"/>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Times New Roman"/>
      <w:szCs w:val="24"/>
      <w:lang w:eastAsia="ru-RU"/>
    </w:rPr>
  </w:style>
  <w:style w:type="paragraph" w:customStyle="1" w:styleId="xl62">
    <w:name w:val="xl62"/>
    <w:basedOn w:val="a4"/>
    <w:uiPriority w:val="99"/>
    <w:rsid w:val="00C729A4"/>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Cs w:val="24"/>
      <w:lang w:eastAsia="ru-RU"/>
    </w:rPr>
  </w:style>
  <w:style w:type="paragraph" w:styleId="afff9">
    <w:name w:val="footnote text"/>
    <w:basedOn w:val="a4"/>
    <w:link w:val="afffa"/>
    <w:uiPriority w:val="99"/>
    <w:unhideWhenUsed/>
    <w:rsid w:val="00C729A4"/>
    <w:rPr>
      <w:rFonts w:eastAsia="Times New Roman"/>
      <w:sz w:val="20"/>
      <w:szCs w:val="20"/>
    </w:rPr>
  </w:style>
  <w:style w:type="character" w:customStyle="1" w:styleId="afffa">
    <w:name w:val="Текст сноски Знак"/>
    <w:link w:val="afff9"/>
    <w:uiPriority w:val="99"/>
    <w:rsid w:val="00C729A4"/>
    <w:rPr>
      <w:rFonts w:ascii="Times New Roman" w:eastAsia="Times New Roman" w:hAnsi="Times New Roman"/>
    </w:rPr>
  </w:style>
  <w:style w:type="character" w:styleId="afffb">
    <w:name w:val="footnote reference"/>
    <w:uiPriority w:val="99"/>
    <w:unhideWhenUsed/>
    <w:qFormat/>
    <w:rsid w:val="00C729A4"/>
    <w:rPr>
      <w:vertAlign w:val="superscript"/>
    </w:rPr>
  </w:style>
  <w:style w:type="character" w:styleId="afffc">
    <w:name w:val="FollowedHyperlink"/>
    <w:uiPriority w:val="99"/>
    <w:unhideWhenUsed/>
    <w:rsid w:val="00C729A4"/>
    <w:rPr>
      <w:color w:val="800080"/>
      <w:u w:val="single"/>
    </w:rPr>
  </w:style>
  <w:style w:type="character" w:customStyle="1" w:styleId="28">
    <w:name w:val="Верхний колонтитул Знак2"/>
    <w:uiPriority w:val="99"/>
    <w:semiHidden/>
    <w:rsid w:val="00C729A4"/>
  </w:style>
  <w:style w:type="character" w:customStyle="1" w:styleId="29">
    <w:name w:val="Нижний колонтитул Знак2"/>
    <w:uiPriority w:val="99"/>
    <w:semiHidden/>
    <w:rsid w:val="00C729A4"/>
  </w:style>
  <w:style w:type="paragraph" w:styleId="afff7">
    <w:name w:val="Document Map"/>
    <w:basedOn w:val="a4"/>
    <w:link w:val="1f2"/>
    <w:uiPriority w:val="99"/>
    <w:unhideWhenUsed/>
    <w:rsid w:val="00C729A4"/>
    <w:rPr>
      <w:rFonts w:ascii="Tahoma" w:eastAsia="Times New Roman" w:hAnsi="Tahoma"/>
      <w:sz w:val="16"/>
      <w:szCs w:val="16"/>
    </w:rPr>
  </w:style>
  <w:style w:type="character" w:customStyle="1" w:styleId="1f2">
    <w:name w:val="Схема документа Знак1"/>
    <w:link w:val="afff7"/>
    <w:uiPriority w:val="99"/>
    <w:rsid w:val="00C729A4"/>
    <w:rPr>
      <w:rFonts w:ascii="Tahoma" w:eastAsia="Times New Roman" w:hAnsi="Tahoma"/>
      <w:sz w:val="16"/>
      <w:szCs w:val="16"/>
    </w:rPr>
  </w:style>
  <w:style w:type="paragraph" w:styleId="42">
    <w:name w:val="toc 4"/>
    <w:basedOn w:val="a4"/>
    <w:next w:val="a4"/>
    <w:autoRedefine/>
    <w:uiPriority w:val="39"/>
    <w:unhideWhenUsed/>
    <w:qFormat/>
    <w:rsid w:val="00C729A4"/>
    <w:pPr>
      <w:spacing w:after="100"/>
      <w:ind w:left="660"/>
    </w:pPr>
    <w:rPr>
      <w:rFonts w:ascii="Calibri" w:eastAsia="Times New Roman" w:hAnsi="Calibri"/>
      <w:sz w:val="22"/>
      <w:lang w:eastAsia="ru-RU"/>
    </w:rPr>
  </w:style>
  <w:style w:type="paragraph" w:styleId="52">
    <w:name w:val="toc 5"/>
    <w:basedOn w:val="a4"/>
    <w:next w:val="a4"/>
    <w:autoRedefine/>
    <w:uiPriority w:val="39"/>
    <w:unhideWhenUsed/>
    <w:qFormat/>
    <w:rsid w:val="00C729A4"/>
    <w:pPr>
      <w:spacing w:after="100"/>
      <w:ind w:left="880"/>
    </w:pPr>
    <w:rPr>
      <w:rFonts w:ascii="Calibri" w:eastAsia="Times New Roman" w:hAnsi="Calibri"/>
      <w:sz w:val="22"/>
      <w:lang w:eastAsia="ru-RU"/>
    </w:rPr>
  </w:style>
  <w:style w:type="paragraph" w:styleId="62">
    <w:name w:val="toc 6"/>
    <w:basedOn w:val="a4"/>
    <w:next w:val="a4"/>
    <w:autoRedefine/>
    <w:uiPriority w:val="39"/>
    <w:unhideWhenUsed/>
    <w:rsid w:val="00C729A4"/>
    <w:pPr>
      <w:spacing w:after="100"/>
      <w:ind w:left="1100"/>
    </w:pPr>
    <w:rPr>
      <w:rFonts w:ascii="Calibri" w:eastAsia="Times New Roman" w:hAnsi="Calibri"/>
      <w:sz w:val="22"/>
      <w:lang w:eastAsia="ru-RU"/>
    </w:rPr>
  </w:style>
  <w:style w:type="paragraph" w:styleId="72">
    <w:name w:val="toc 7"/>
    <w:basedOn w:val="a4"/>
    <w:next w:val="a4"/>
    <w:autoRedefine/>
    <w:uiPriority w:val="39"/>
    <w:unhideWhenUsed/>
    <w:rsid w:val="00C729A4"/>
    <w:pPr>
      <w:spacing w:after="100"/>
      <w:ind w:left="1320"/>
    </w:pPr>
    <w:rPr>
      <w:rFonts w:ascii="Calibri" w:eastAsia="Times New Roman" w:hAnsi="Calibri"/>
      <w:sz w:val="22"/>
      <w:lang w:eastAsia="ru-RU"/>
    </w:rPr>
  </w:style>
  <w:style w:type="paragraph" w:styleId="82">
    <w:name w:val="toc 8"/>
    <w:basedOn w:val="a4"/>
    <w:next w:val="a4"/>
    <w:autoRedefine/>
    <w:uiPriority w:val="39"/>
    <w:unhideWhenUsed/>
    <w:rsid w:val="00C729A4"/>
    <w:pPr>
      <w:spacing w:after="100"/>
      <w:ind w:left="1540"/>
    </w:pPr>
    <w:rPr>
      <w:rFonts w:ascii="Calibri" w:eastAsia="Times New Roman" w:hAnsi="Calibri"/>
      <w:sz w:val="22"/>
      <w:lang w:eastAsia="ru-RU"/>
    </w:rPr>
  </w:style>
  <w:style w:type="paragraph" w:styleId="92">
    <w:name w:val="toc 9"/>
    <w:basedOn w:val="a4"/>
    <w:next w:val="a4"/>
    <w:autoRedefine/>
    <w:uiPriority w:val="39"/>
    <w:unhideWhenUsed/>
    <w:rsid w:val="00C729A4"/>
    <w:pPr>
      <w:spacing w:after="100"/>
      <w:ind w:left="1760"/>
    </w:pPr>
    <w:rPr>
      <w:rFonts w:ascii="Calibri" w:eastAsia="Times New Roman" w:hAnsi="Calibri"/>
      <w:sz w:val="22"/>
      <w:lang w:eastAsia="ru-RU"/>
    </w:rPr>
  </w:style>
  <w:style w:type="table" w:customStyle="1" w:styleId="-51">
    <w:name w:val="Светлая заливка - Акцент 51"/>
    <w:basedOn w:val="a6"/>
    <w:next w:val="-5"/>
    <w:uiPriority w:val="99"/>
    <w:rsid w:val="00C729A4"/>
    <w:rPr>
      <w:rFonts w:eastAsia="Times New Roman"/>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paragraph" w:customStyle="1" w:styleId="FR2">
    <w:name w:val="FR2"/>
    <w:rsid w:val="00C729A4"/>
    <w:pPr>
      <w:widowControl w:val="0"/>
      <w:autoSpaceDE w:val="0"/>
      <w:autoSpaceDN w:val="0"/>
      <w:adjustRightInd w:val="0"/>
      <w:spacing w:line="480" w:lineRule="auto"/>
      <w:ind w:left="1240" w:hanging="420"/>
    </w:pPr>
    <w:rPr>
      <w:rFonts w:ascii="Times New Roman" w:eastAsia="Times New Roman" w:hAnsi="Times New Roman"/>
      <w:sz w:val="18"/>
      <w:szCs w:val="18"/>
    </w:rPr>
  </w:style>
  <w:style w:type="character" w:customStyle="1" w:styleId="mw-headline">
    <w:name w:val="mw-headline"/>
    <w:rsid w:val="00C729A4"/>
  </w:style>
  <w:style w:type="paragraph" w:customStyle="1" w:styleId="afffd">
    <w:name w:val="Стандартный"/>
    <w:basedOn w:val="a4"/>
    <w:rsid w:val="00C729A4"/>
    <w:pPr>
      <w:suppressAutoHyphens/>
      <w:ind w:firstLine="851"/>
    </w:pPr>
    <w:rPr>
      <w:rFonts w:eastAsia="Times New Roman"/>
      <w:sz w:val="26"/>
      <w:szCs w:val="24"/>
      <w:lang w:eastAsia="ar-SA"/>
    </w:rPr>
  </w:style>
  <w:style w:type="paragraph" w:customStyle="1" w:styleId="1f3">
    <w:name w:val="заголовок 1"/>
    <w:basedOn w:val="a4"/>
    <w:next w:val="a4"/>
    <w:rsid w:val="00C729A4"/>
    <w:pPr>
      <w:keepNext/>
      <w:suppressAutoHyphens/>
    </w:pPr>
    <w:rPr>
      <w:rFonts w:eastAsia="Times New Roman"/>
      <w:szCs w:val="20"/>
      <w:lang w:eastAsia="ar-SA"/>
    </w:rPr>
  </w:style>
  <w:style w:type="character" w:customStyle="1" w:styleId="WW8Num2z1">
    <w:name w:val="WW8Num2z1"/>
    <w:rsid w:val="00C729A4"/>
    <w:rPr>
      <w:rFonts w:ascii="OpenSymbol" w:hAnsi="OpenSymbol" w:cs="OpenSymbol"/>
    </w:rPr>
  </w:style>
  <w:style w:type="paragraph" w:customStyle="1" w:styleId="xl86">
    <w:name w:val="xl86"/>
    <w:basedOn w:val="a4"/>
    <w:rsid w:val="00C729A4"/>
    <w:pPr>
      <w:pBdr>
        <w:top w:val="single" w:sz="8" w:space="0" w:color="auto"/>
        <w:left w:val="single" w:sz="4" w:space="0" w:color="auto"/>
        <w:bottom w:val="single" w:sz="8" w:space="0" w:color="auto"/>
        <w:right w:val="single" w:sz="8" w:space="0" w:color="auto"/>
      </w:pBdr>
      <w:spacing w:before="100" w:beforeAutospacing="1" w:after="100" w:afterAutospacing="1"/>
    </w:pPr>
    <w:rPr>
      <w:rFonts w:eastAsia="Times New Roman"/>
      <w:szCs w:val="24"/>
      <w:lang w:eastAsia="ru-RU"/>
    </w:rPr>
  </w:style>
  <w:style w:type="paragraph" w:customStyle="1" w:styleId="xl87">
    <w:name w:val="xl87"/>
    <w:basedOn w:val="a4"/>
    <w:rsid w:val="00C729A4"/>
    <w:pPr>
      <w:pBdr>
        <w:top w:val="single" w:sz="8" w:space="0" w:color="auto"/>
        <w:left w:val="single" w:sz="8" w:space="0" w:color="auto"/>
        <w:right w:val="single" w:sz="8" w:space="0" w:color="auto"/>
      </w:pBdr>
      <w:spacing w:before="100" w:beforeAutospacing="1" w:after="100" w:afterAutospacing="1"/>
      <w:jc w:val="center"/>
      <w:textAlignment w:val="center"/>
    </w:pPr>
    <w:rPr>
      <w:rFonts w:eastAsia="Times New Roman"/>
      <w:color w:val="000000"/>
      <w:szCs w:val="24"/>
      <w:lang w:eastAsia="ru-RU"/>
    </w:rPr>
  </w:style>
  <w:style w:type="paragraph" w:customStyle="1" w:styleId="xl88">
    <w:name w:val="xl88"/>
    <w:basedOn w:val="a4"/>
    <w:rsid w:val="00C729A4"/>
    <w:pPr>
      <w:pBdr>
        <w:left w:val="single" w:sz="8" w:space="0" w:color="auto"/>
        <w:right w:val="single" w:sz="8" w:space="0" w:color="auto"/>
      </w:pBdr>
      <w:spacing w:before="100" w:beforeAutospacing="1" w:after="100" w:afterAutospacing="1"/>
      <w:jc w:val="center"/>
      <w:textAlignment w:val="center"/>
    </w:pPr>
    <w:rPr>
      <w:rFonts w:eastAsia="Times New Roman"/>
      <w:color w:val="000000"/>
      <w:szCs w:val="24"/>
      <w:lang w:eastAsia="ru-RU"/>
    </w:rPr>
  </w:style>
  <w:style w:type="paragraph" w:customStyle="1" w:styleId="xl89">
    <w:name w:val="xl89"/>
    <w:basedOn w:val="a4"/>
    <w:rsid w:val="00C729A4"/>
    <w:pPr>
      <w:pBdr>
        <w:top w:val="single" w:sz="8" w:space="0" w:color="auto"/>
        <w:left w:val="single" w:sz="8" w:space="0" w:color="auto"/>
      </w:pBdr>
      <w:spacing w:before="100" w:beforeAutospacing="1" w:after="100" w:afterAutospacing="1"/>
      <w:jc w:val="center"/>
      <w:textAlignment w:val="center"/>
    </w:pPr>
    <w:rPr>
      <w:rFonts w:eastAsia="Times New Roman"/>
      <w:color w:val="000000"/>
      <w:szCs w:val="24"/>
      <w:lang w:eastAsia="ru-RU"/>
    </w:rPr>
  </w:style>
  <w:style w:type="paragraph" w:customStyle="1" w:styleId="xl90">
    <w:name w:val="xl90"/>
    <w:basedOn w:val="a4"/>
    <w:rsid w:val="00C729A4"/>
    <w:pPr>
      <w:pBdr>
        <w:top w:val="single" w:sz="8" w:space="0" w:color="auto"/>
        <w:bottom w:val="single" w:sz="8" w:space="0" w:color="auto"/>
      </w:pBdr>
      <w:spacing w:before="100" w:beforeAutospacing="1" w:after="100" w:afterAutospacing="1"/>
      <w:jc w:val="center"/>
      <w:textAlignment w:val="center"/>
    </w:pPr>
    <w:rPr>
      <w:rFonts w:eastAsia="Times New Roman"/>
      <w:color w:val="000000"/>
      <w:szCs w:val="24"/>
      <w:lang w:eastAsia="ru-RU"/>
    </w:rPr>
  </w:style>
  <w:style w:type="paragraph" w:customStyle="1" w:styleId="xl91">
    <w:name w:val="xl91"/>
    <w:basedOn w:val="a4"/>
    <w:rsid w:val="00C729A4"/>
    <w:pPr>
      <w:pBdr>
        <w:top w:val="single" w:sz="8" w:space="0" w:color="auto"/>
        <w:bottom w:val="single" w:sz="8" w:space="0" w:color="auto"/>
        <w:right w:val="single" w:sz="8" w:space="0" w:color="auto"/>
      </w:pBdr>
      <w:spacing w:before="100" w:beforeAutospacing="1" w:after="100" w:afterAutospacing="1"/>
      <w:jc w:val="center"/>
      <w:textAlignment w:val="center"/>
    </w:pPr>
    <w:rPr>
      <w:rFonts w:eastAsia="Times New Roman"/>
      <w:color w:val="000000"/>
      <w:szCs w:val="24"/>
      <w:lang w:eastAsia="ru-RU"/>
    </w:rPr>
  </w:style>
  <w:style w:type="paragraph" w:customStyle="1" w:styleId="xl92">
    <w:name w:val="xl92"/>
    <w:basedOn w:val="a4"/>
    <w:rsid w:val="00C729A4"/>
    <w:pPr>
      <w:pBdr>
        <w:top w:val="single" w:sz="8" w:space="0" w:color="auto"/>
        <w:left w:val="single" w:sz="8" w:space="0" w:color="auto"/>
        <w:right w:val="single" w:sz="8" w:space="0" w:color="auto"/>
      </w:pBdr>
      <w:spacing w:before="100" w:beforeAutospacing="1" w:after="100" w:afterAutospacing="1"/>
      <w:textAlignment w:val="center"/>
    </w:pPr>
    <w:rPr>
      <w:rFonts w:eastAsia="Times New Roman"/>
      <w:color w:val="000000"/>
      <w:szCs w:val="24"/>
      <w:lang w:eastAsia="ru-RU"/>
    </w:rPr>
  </w:style>
  <w:style w:type="paragraph" w:customStyle="1" w:styleId="xl93">
    <w:name w:val="xl93"/>
    <w:basedOn w:val="a4"/>
    <w:rsid w:val="00C729A4"/>
    <w:pPr>
      <w:pBdr>
        <w:left w:val="single" w:sz="8" w:space="0" w:color="auto"/>
        <w:right w:val="single" w:sz="8" w:space="0" w:color="auto"/>
      </w:pBdr>
      <w:spacing w:before="100" w:beforeAutospacing="1" w:after="100" w:afterAutospacing="1"/>
      <w:textAlignment w:val="center"/>
    </w:pPr>
    <w:rPr>
      <w:rFonts w:eastAsia="Times New Roman"/>
      <w:color w:val="000000"/>
      <w:szCs w:val="24"/>
      <w:lang w:eastAsia="ru-RU"/>
    </w:rPr>
  </w:style>
  <w:style w:type="paragraph" w:customStyle="1" w:styleId="xl94">
    <w:name w:val="xl94"/>
    <w:basedOn w:val="a4"/>
    <w:rsid w:val="00C729A4"/>
    <w:pPr>
      <w:pBdr>
        <w:left w:val="single" w:sz="8" w:space="0" w:color="auto"/>
        <w:bottom w:val="single" w:sz="8" w:space="0" w:color="auto"/>
        <w:right w:val="single" w:sz="8" w:space="0" w:color="auto"/>
      </w:pBdr>
      <w:spacing w:before="100" w:beforeAutospacing="1" w:after="100" w:afterAutospacing="1"/>
      <w:textAlignment w:val="center"/>
    </w:pPr>
    <w:rPr>
      <w:rFonts w:eastAsia="Times New Roman"/>
      <w:color w:val="000000"/>
      <w:szCs w:val="24"/>
      <w:lang w:eastAsia="ru-RU"/>
    </w:rPr>
  </w:style>
  <w:style w:type="paragraph" w:customStyle="1" w:styleId="font7">
    <w:name w:val="font7"/>
    <w:basedOn w:val="a4"/>
    <w:rsid w:val="00C729A4"/>
    <w:pPr>
      <w:spacing w:before="100" w:beforeAutospacing="1" w:after="100" w:afterAutospacing="1"/>
    </w:pPr>
    <w:rPr>
      <w:rFonts w:eastAsia="Times New Roman"/>
      <w:sz w:val="16"/>
      <w:szCs w:val="16"/>
      <w:lang w:eastAsia="ru-RU"/>
    </w:rPr>
  </w:style>
  <w:style w:type="paragraph" w:customStyle="1" w:styleId="font8">
    <w:name w:val="font8"/>
    <w:basedOn w:val="a4"/>
    <w:rsid w:val="00C729A4"/>
    <w:pPr>
      <w:spacing w:before="100" w:beforeAutospacing="1" w:after="100" w:afterAutospacing="1"/>
    </w:pPr>
    <w:rPr>
      <w:rFonts w:eastAsia="Times New Roman"/>
      <w:sz w:val="16"/>
      <w:szCs w:val="16"/>
      <w:lang w:eastAsia="ru-RU"/>
    </w:rPr>
  </w:style>
  <w:style w:type="paragraph" w:customStyle="1" w:styleId="font9">
    <w:name w:val="font9"/>
    <w:basedOn w:val="a4"/>
    <w:rsid w:val="00C729A4"/>
    <w:pPr>
      <w:spacing w:before="100" w:beforeAutospacing="1" w:after="100" w:afterAutospacing="1"/>
    </w:pPr>
    <w:rPr>
      <w:rFonts w:ascii="Arial" w:eastAsia="Times New Roman" w:hAnsi="Arial" w:cs="Arial"/>
      <w:b/>
      <w:bCs/>
      <w:sz w:val="20"/>
      <w:szCs w:val="20"/>
      <w:lang w:eastAsia="ru-RU"/>
    </w:rPr>
  </w:style>
  <w:style w:type="paragraph" w:customStyle="1" w:styleId="xl95">
    <w:name w:val="xl95"/>
    <w:basedOn w:val="a4"/>
    <w:rsid w:val="00C729A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20"/>
      <w:szCs w:val="20"/>
      <w:lang w:eastAsia="ru-RU"/>
    </w:rPr>
  </w:style>
  <w:style w:type="paragraph" w:customStyle="1" w:styleId="xl96">
    <w:name w:val="xl96"/>
    <w:basedOn w:val="a4"/>
    <w:rsid w:val="00C729A4"/>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0"/>
      <w:szCs w:val="20"/>
      <w:lang w:eastAsia="ru-RU"/>
    </w:rPr>
  </w:style>
  <w:style w:type="paragraph" w:customStyle="1" w:styleId="xl97">
    <w:name w:val="xl97"/>
    <w:basedOn w:val="a4"/>
    <w:rsid w:val="00C729A4"/>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0"/>
      <w:szCs w:val="20"/>
      <w:lang w:eastAsia="ru-RU"/>
    </w:rPr>
  </w:style>
  <w:style w:type="paragraph" w:customStyle="1" w:styleId="xl98">
    <w:name w:val="xl98"/>
    <w:basedOn w:val="a4"/>
    <w:rsid w:val="00C729A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20"/>
      <w:szCs w:val="20"/>
      <w:lang w:eastAsia="ru-RU"/>
    </w:rPr>
  </w:style>
  <w:style w:type="paragraph" w:customStyle="1" w:styleId="xl99">
    <w:name w:val="xl99"/>
    <w:basedOn w:val="a4"/>
    <w:rsid w:val="00C729A4"/>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20"/>
      <w:szCs w:val="20"/>
      <w:lang w:eastAsia="ru-RU"/>
    </w:rPr>
  </w:style>
  <w:style w:type="paragraph" w:customStyle="1" w:styleId="xl100">
    <w:name w:val="xl100"/>
    <w:basedOn w:val="a4"/>
    <w:rsid w:val="00C729A4"/>
    <w:pPr>
      <w:pBdr>
        <w:top w:val="single" w:sz="4" w:space="0" w:color="auto"/>
        <w:left w:val="single" w:sz="4" w:space="0" w:color="auto"/>
        <w:bottom w:val="single" w:sz="4" w:space="0" w:color="auto"/>
      </w:pBdr>
      <w:spacing w:before="100" w:beforeAutospacing="1" w:after="100" w:afterAutospacing="1"/>
      <w:jc w:val="center"/>
      <w:textAlignment w:val="center"/>
    </w:pPr>
    <w:rPr>
      <w:rFonts w:eastAsia="Times New Roman"/>
      <w:b/>
      <w:bCs/>
      <w:sz w:val="20"/>
      <w:szCs w:val="20"/>
      <w:lang w:eastAsia="ru-RU"/>
    </w:rPr>
  </w:style>
  <w:style w:type="paragraph" w:customStyle="1" w:styleId="xl101">
    <w:name w:val="xl101"/>
    <w:basedOn w:val="a4"/>
    <w:rsid w:val="00C729A4"/>
    <w:pPr>
      <w:pBdr>
        <w:top w:val="single" w:sz="4" w:space="0" w:color="auto"/>
        <w:bottom w:val="single" w:sz="4" w:space="0" w:color="auto"/>
      </w:pBdr>
      <w:spacing w:before="100" w:beforeAutospacing="1" w:after="100" w:afterAutospacing="1"/>
      <w:jc w:val="center"/>
      <w:textAlignment w:val="center"/>
    </w:pPr>
    <w:rPr>
      <w:rFonts w:eastAsia="Times New Roman"/>
      <w:b/>
      <w:bCs/>
      <w:color w:val="000000"/>
      <w:szCs w:val="24"/>
      <w:lang w:eastAsia="ru-RU"/>
    </w:rPr>
  </w:style>
  <w:style w:type="paragraph" w:customStyle="1" w:styleId="xl102">
    <w:name w:val="xl102"/>
    <w:basedOn w:val="a4"/>
    <w:rsid w:val="00C729A4"/>
    <w:pPr>
      <w:pBdr>
        <w:top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b/>
      <w:bCs/>
      <w:color w:val="000000"/>
      <w:szCs w:val="24"/>
      <w:lang w:eastAsia="ru-RU"/>
    </w:rPr>
  </w:style>
  <w:style w:type="paragraph" w:customStyle="1" w:styleId="xl103">
    <w:name w:val="xl103"/>
    <w:basedOn w:val="a4"/>
    <w:rsid w:val="00C729A4"/>
    <w:pPr>
      <w:pBdr>
        <w:top w:val="single" w:sz="8" w:space="0" w:color="auto"/>
        <w:left w:val="single" w:sz="8" w:space="0" w:color="auto"/>
        <w:bottom w:val="single" w:sz="4" w:space="0" w:color="auto"/>
      </w:pBdr>
      <w:spacing w:before="100" w:beforeAutospacing="1" w:after="100" w:afterAutospacing="1"/>
      <w:jc w:val="center"/>
      <w:textAlignment w:val="center"/>
    </w:pPr>
    <w:rPr>
      <w:rFonts w:eastAsia="Times New Roman"/>
      <w:color w:val="000000"/>
      <w:szCs w:val="24"/>
      <w:lang w:eastAsia="ru-RU"/>
    </w:rPr>
  </w:style>
  <w:style w:type="paragraph" w:customStyle="1" w:styleId="xl104">
    <w:name w:val="xl104"/>
    <w:basedOn w:val="a4"/>
    <w:rsid w:val="00C729A4"/>
    <w:pPr>
      <w:pBdr>
        <w:top w:val="single" w:sz="8" w:space="0" w:color="auto"/>
        <w:bottom w:val="single" w:sz="4" w:space="0" w:color="auto"/>
      </w:pBdr>
      <w:spacing w:before="100" w:beforeAutospacing="1" w:after="100" w:afterAutospacing="1"/>
      <w:jc w:val="center"/>
      <w:textAlignment w:val="center"/>
    </w:pPr>
    <w:rPr>
      <w:rFonts w:eastAsia="Times New Roman"/>
      <w:color w:val="000000"/>
      <w:szCs w:val="24"/>
      <w:lang w:eastAsia="ru-RU"/>
    </w:rPr>
  </w:style>
  <w:style w:type="paragraph" w:customStyle="1" w:styleId="xl105">
    <w:name w:val="xl105"/>
    <w:basedOn w:val="a4"/>
    <w:rsid w:val="00C729A4"/>
    <w:pPr>
      <w:pBdr>
        <w:top w:val="single" w:sz="4" w:space="0" w:color="auto"/>
        <w:bottom w:val="single" w:sz="4" w:space="0" w:color="auto"/>
      </w:pBdr>
      <w:spacing w:before="100" w:beforeAutospacing="1" w:after="100" w:afterAutospacing="1"/>
    </w:pPr>
    <w:rPr>
      <w:rFonts w:eastAsia="Times New Roman"/>
      <w:b/>
      <w:bCs/>
      <w:color w:val="000000"/>
      <w:szCs w:val="24"/>
      <w:lang w:eastAsia="ru-RU"/>
    </w:rPr>
  </w:style>
  <w:style w:type="paragraph" w:customStyle="1" w:styleId="xl106">
    <w:name w:val="xl106"/>
    <w:basedOn w:val="a4"/>
    <w:rsid w:val="00C729A4"/>
    <w:pPr>
      <w:pBdr>
        <w:top w:val="single" w:sz="4" w:space="0" w:color="auto"/>
        <w:bottom w:val="single" w:sz="4" w:space="0" w:color="auto"/>
        <w:right w:val="single" w:sz="4" w:space="0" w:color="auto"/>
      </w:pBdr>
      <w:spacing w:before="100" w:beforeAutospacing="1" w:after="100" w:afterAutospacing="1"/>
    </w:pPr>
    <w:rPr>
      <w:rFonts w:eastAsia="Times New Roman"/>
      <w:b/>
      <w:bCs/>
      <w:color w:val="000000"/>
      <w:szCs w:val="24"/>
      <w:lang w:eastAsia="ru-RU"/>
    </w:rPr>
  </w:style>
  <w:style w:type="numbering" w:customStyle="1" w:styleId="2a">
    <w:name w:val="Нет списка2"/>
    <w:next w:val="a7"/>
    <w:uiPriority w:val="99"/>
    <w:semiHidden/>
    <w:unhideWhenUsed/>
    <w:rsid w:val="00C729A4"/>
  </w:style>
  <w:style w:type="numbering" w:customStyle="1" w:styleId="35">
    <w:name w:val="Нет списка3"/>
    <w:next w:val="a7"/>
    <w:uiPriority w:val="99"/>
    <w:semiHidden/>
    <w:unhideWhenUsed/>
    <w:rsid w:val="00C729A4"/>
  </w:style>
  <w:style w:type="table" w:customStyle="1" w:styleId="2b">
    <w:name w:val="Сетка таблицы2"/>
    <w:basedOn w:val="a6"/>
    <w:next w:val="af7"/>
    <w:uiPriority w:val="59"/>
    <w:rsid w:val="00C729A4"/>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3">
    <w:name w:val="Нет списка4"/>
    <w:next w:val="a7"/>
    <w:uiPriority w:val="99"/>
    <w:semiHidden/>
    <w:unhideWhenUsed/>
    <w:rsid w:val="00C729A4"/>
  </w:style>
  <w:style w:type="paragraph" w:customStyle="1" w:styleId="xl129">
    <w:name w:val="xl129"/>
    <w:basedOn w:val="a4"/>
    <w:rsid w:val="00C729A4"/>
    <w:pPr>
      <w:spacing w:before="100" w:beforeAutospacing="1" w:after="100" w:afterAutospacing="1"/>
    </w:pPr>
    <w:rPr>
      <w:rFonts w:eastAsia="Times New Roman"/>
      <w:szCs w:val="24"/>
      <w:lang w:eastAsia="ru-RU"/>
    </w:rPr>
  </w:style>
  <w:style w:type="paragraph" w:customStyle="1" w:styleId="xl130">
    <w:name w:val="xl130"/>
    <w:basedOn w:val="a4"/>
    <w:rsid w:val="00C729A4"/>
    <w:pPr>
      <w:spacing w:before="100" w:beforeAutospacing="1" w:after="100" w:afterAutospacing="1"/>
      <w:jc w:val="center"/>
    </w:pPr>
    <w:rPr>
      <w:rFonts w:eastAsia="Times New Roman"/>
      <w:szCs w:val="24"/>
      <w:lang w:eastAsia="ru-RU"/>
    </w:rPr>
  </w:style>
  <w:style w:type="paragraph" w:customStyle="1" w:styleId="xl131">
    <w:name w:val="xl131"/>
    <w:basedOn w:val="a4"/>
    <w:rsid w:val="00C729A4"/>
    <w:pPr>
      <w:spacing w:before="100" w:beforeAutospacing="1" w:after="100" w:afterAutospacing="1"/>
    </w:pPr>
    <w:rPr>
      <w:rFonts w:eastAsia="Times New Roman"/>
      <w:szCs w:val="24"/>
      <w:lang w:eastAsia="ru-RU"/>
    </w:rPr>
  </w:style>
  <w:style w:type="paragraph" w:customStyle="1" w:styleId="xl132">
    <w:name w:val="xl132"/>
    <w:basedOn w:val="a4"/>
    <w:rsid w:val="00C729A4"/>
    <w:pPr>
      <w:pBdr>
        <w:left w:val="single" w:sz="8" w:space="0" w:color="auto"/>
        <w:bottom w:val="single" w:sz="8" w:space="0" w:color="auto"/>
        <w:right w:val="single" w:sz="8" w:space="0" w:color="auto"/>
      </w:pBdr>
      <w:spacing w:before="100" w:beforeAutospacing="1" w:after="100" w:afterAutospacing="1"/>
      <w:jc w:val="center"/>
      <w:textAlignment w:val="center"/>
    </w:pPr>
    <w:rPr>
      <w:rFonts w:eastAsia="Times New Roman"/>
      <w:color w:val="000000"/>
      <w:szCs w:val="24"/>
      <w:lang w:eastAsia="ru-RU"/>
    </w:rPr>
  </w:style>
  <w:style w:type="paragraph" w:customStyle="1" w:styleId="xl133">
    <w:name w:val="xl133"/>
    <w:basedOn w:val="a4"/>
    <w:rsid w:val="00C729A4"/>
    <w:pPr>
      <w:pBdr>
        <w:bottom w:val="single" w:sz="8" w:space="0" w:color="auto"/>
        <w:right w:val="single" w:sz="8" w:space="0" w:color="auto"/>
      </w:pBdr>
      <w:spacing w:before="100" w:beforeAutospacing="1" w:after="100" w:afterAutospacing="1"/>
      <w:textAlignment w:val="center"/>
    </w:pPr>
    <w:rPr>
      <w:rFonts w:eastAsia="Times New Roman"/>
      <w:color w:val="000000"/>
      <w:szCs w:val="24"/>
      <w:lang w:eastAsia="ru-RU"/>
    </w:rPr>
  </w:style>
  <w:style w:type="paragraph" w:customStyle="1" w:styleId="xl134">
    <w:name w:val="xl134"/>
    <w:basedOn w:val="a4"/>
    <w:rsid w:val="00C729A4"/>
    <w:pPr>
      <w:pBdr>
        <w:bottom w:val="single" w:sz="8" w:space="0" w:color="auto"/>
        <w:right w:val="single" w:sz="8" w:space="0" w:color="auto"/>
      </w:pBdr>
      <w:spacing w:before="100" w:beforeAutospacing="1" w:after="100" w:afterAutospacing="1"/>
      <w:jc w:val="center"/>
      <w:textAlignment w:val="center"/>
    </w:pPr>
    <w:rPr>
      <w:rFonts w:eastAsia="Times New Roman"/>
      <w:color w:val="000000"/>
      <w:szCs w:val="24"/>
      <w:lang w:eastAsia="ru-RU"/>
    </w:rPr>
  </w:style>
  <w:style w:type="paragraph" w:customStyle="1" w:styleId="xl135">
    <w:name w:val="xl135"/>
    <w:basedOn w:val="a4"/>
    <w:rsid w:val="00C729A4"/>
    <w:pPr>
      <w:pBdr>
        <w:top w:val="single" w:sz="4" w:space="0" w:color="auto"/>
        <w:left w:val="single" w:sz="8" w:space="0" w:color="auto"/>
        <w:bottom w:val="single" w:sz="4" w:space="0" w:color="auto"/>
        <w:right w:val="single" w:sz="4" w:space="0" w:color="auto"/>
      </w:pBdr>
      <w:spacing w:before="100" w:beforeAutospacing="1" w:after="100" w:afterAutospacing="1"/>
    </w:pPr>
    <w:rPr>
      <w:rFonts w:eastAsia="Times New Roman"/>
      <w:szCs w:val="24"/>
      <w:lang w:eastAsia="ru-RU"/>
    </w:rPr>
  </w:style>
  <w:style w:type="paragraph" w:customStyle="1" w:styleId="xl136">
    <w:name w:val="xl136"/>
    <w:basedOn w:val="a4"/>
    <w:rsid w:val="00C729A4"/>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Cs w:val="24"/>
      <w:u w:val="single"/>
      <w:lang w:eastAsia="ru-RU"/>
    </w:rPr>
  </w:style>
  <w:style w:type="paragraph" w:customStyle="1" w:styleId="xl137">
    <w:name w:val="xl137"/>
    <w:basedOn w:val="a4"/>
    <w:rsid w:val="00C729A4"/>
    <w:pPr>
      <w:pBdr>
        <w:right w:val="single" w:sz="8" w:space="0" w:color="auto"/>
      </w:pBdr>
      <w:spacing w:before="100" w:beforeAutospacing="1" w:after="100" w:afterAutospacing="1"/>
    </w:pPr>
    <w:rPr>
      <w:rFonts w:eastAsia="Times New Roman"/>
      <w:szCs w:val="24"/>
      <w:lang w:eastAsia="ru-RU"/>
    </w:rPr>
  </w:style>
  <w:style w:type="paragraph" w:customStyle="1" w:styleId="xl138">
    <w:name w:val="xl138"/>
    <w:basedOn w:val="a4"/>
    <w:rsid w:val="00C729A4"/>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Cs w:val="24"/>
      <w:lang w:eastAsia="ru-RU"/>
    </w:rPr>
  </w:style>
  <w:style w:type="paragraph" w:customStyle="1" w:styleId="xl139">
    <w:name w:val="xl139"/>
    <w:basedOn w:val="a4"/>
    <w:rsid w:val="00C729A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szCs w:val="24"/>
      <w:lang w:eastAsia="ru-RU"/>
    </w:rPr>
  </w:style>
  <w:style w:type="paragraph" w:customStyle="1" w:styleId="xl140">
    <w:name w:val="xl140"/>
    <w:basedOn w:val="a4"/>
    <w:rsid w:val="00C729A4"/>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eastAsia="Times New Roman"/>
      <w:szCs w:val="24"/>
      <w:lang w:eastAsia="ru-RU"/>
    </w:rPr>
  </w:style>
  <w:style w:type="paragraph" w:customStyle="1" w:styleId="xl141">
    <w:name w:val="xl141"/>
    <w:basedOn w:val="a4"/>
    <w:rsid w:val="00C729A4"/>
    <w:pPr>
      <w:pBdr>
        <w:top w:val="single" w:sz="4" w:space="0" w:color="auto"/>
        <w:left w:val="single" w:sz="8" w:space="0" w:color="auto"/>
        <w:right w:val="single" w:sz="4" w:space="0" w:color="auto"/>
      </w:pBdr>
      <w:spacing w:before="100" w:beforeAutospacing="1" w:after="100" w:afterAutospacing="1"/>
    </w:pPr>
    <w:rPr>
      <w:rFonts w:eastAsia="Times New Roman"/>
      <w:szCs w:val="24"/>
      <w:lang w:eastAsia="ru-RU"/>
    </w:rPr>
  </w:style>
  <w:style w:type="paragraph" w:customStyle="1" w:styleId="xl142">
    <w:name w:val="xl142"/>
    <w:basedOn w:val="a4"/>
    <w:rsid w:val="00C729A4"/>
    <w:pPr>
      <w:pBdr>
        <w:top w:val="single" w:sz="4" w:space="0" w:color="auto"/>
        <w:left w:val="single" w:sz="4" w:space="0" w:color="auto"/>
        <w:right w:val="single" w:sz="4" w:space="0" w:color="auto"/>
      </w:pBdr>
      <w:spacing w:before="100" w:beforeAutospacing="1" w:after="100" w:afterAutospacing="1"/>
    </w:pPr>
    <w:rPr>
      <w:rFonts w:eastAsia="Times New Roman"/>
      <w:szCs w:val="24"/>
      <w:lang w:eastAsia="ru-RU"/>
    </w:rPr>
  </w:style>
  <w:style w:type="paragraph" w:customStyle="1" w:styleId="xl143">
    <w:name w:val="xl143"/>
    <w:basedOn w:val="a4"/>
    <w:rsid w:val="00C729A4"/>
    <w:pPr>
      <w:pBdr>
        <w:top w:val="single" w:sz="4" w:space="0" w:color="auto"/>
        <w:left w:val="single" w:sz="4" w:space="0" w:color="auto"/>
        <w:right w:val="single" w:sz="4" w:space="0" w:color="auto"/>
      </w:pBdr>
      <w:spacing w:before="100" w:beforeAutospacing="1" w:after="100" w:afterAutospacing="1"/>
      <w:jc w:val="center"/>
    </w:pPr>
    <w:rPr>
      <w:rFonts w:eastAsia="Times New Roman"/>
      <w:szCs w:val="24"/>
      <w:lang w:eastAsia="ru-RU"/>
    </w:rPr>
  </w:style>
  <w:style w:type="paragraph" w:customStyle="1" w:styleId="xl144">
    <w:name w:val="xl144"/>
    <w:basedOn w:val="a4"/>
    <w:rsid w:val="00C729A4"/>
    <w:pPr>
      <w:pBdr>
        <w:top w:val="single" w:sz="4" w:space="0" w:color="auto"/>
        <w:left w:val="single" w:sz="4" w:space="0" w:color="auto"/>
        <w:right w:val="single" w:sz="8" w:space="0" w:color="auto"/>
      </w:pBdr>
      <w:spacing w:before="100" w:beforeAutospacing="1" w:after="100" w:afterAutospacing="1"/>
      <w:jc w:val="center"/>
    </w:pPr>
    <w:rPr>
      <w:rFonts w:eastAsia="Times New Roman"/>
      <w:szCs w:val="24"/>
      <w:lang w:eastAsia="ru-RU"/>
    </w:rPr>
  </w:style>
  <w:style w:type="paragraph" w:customStyle="1" w:styleId="xl145">
    <w:name w:val="xl145"/>
    <w:basedOn w:val="a4"/>
    <w:rsid w:val="00C729A4"/>
    <w:pPr>
      <w:pBdr>
        <w:top w:val="single" w:sz="8" w:space="0" w:color="auto"/>
        <w:left w:val="single" w:sz="8" w:space="0" w:color="auto"/>
        <w:bottom w:val="single" w:sz="8" w:space="0" w:color="auto"/>
        <w:right w:val="single" w:sz="4" w:space="0" w:color="auto"/>
      </w:pBdr>
      <w:spacing w:before="100" w:beforeAutospacing="1" w:after="100" w:afterAutospacing="1"/>
    </w:pPr>
    <w:rPr>
      <w:rFonts w:eastAsia="Times New Roman"/>
      <w:szCs w:val="24"/>
      <w:lang w:eastAsia="ru-RU"/>
    </w:rPr>
  </w:style>
  <w:style w:type="paragraph" w:customStyle="1" w:styleId="xl146">
    <w:name w:val="xl146"/>
    <w:basedOn w:val="a4"/>
    <w:rsid w:val="00C729A4"/>
    <w:pPr>
      <w:pBdr>
        <w:top w:val="single" w:sz="8" w:space="0" w:color="auto"/>
        <w:left w:val="single" w:sz="4" w:space="0" w:color="auto"/>
        <w:bottom w:val="single" w:sz="8" w:space="0" w:color="auto"/>
        <w:right w:val="single" w:sz="4" w:space="0" w:color="auto"/>
      </w:pBdr>
      <w:spacing w:before="100" w:beforeAutospacing="1" w:after="100" w:afterAutospacing="1"/>
    </w:pPr>
    <w:rPr>
      <w:rFonts w:eastAsia="Times New Roman"/>
      <w:szCs w:val="24"/>
      <w:lang w:eastAsia="ru-RU"/>
    </w:rPr>
  </w:style>
  <w:style w:type="paragraph" w:customStyle="1" w:styleId="xl147">
    <w:name w:val="xl147"/>
    <w:basedOn w:val="a4"/>
    <w:rsid w:val="00C729A4"/>
    <w:pPr>
      <w:pBdr>
        <w:top w:val="single" w:sz="8" w:space="0" w:color="auto"/>
        <w:left w:val="single" w:sz="4" w:space="0" w:color="auto"/>
        <w:bottom w:val="single" w:sz="8" w:space="0" w:color="auto"/>
        <w:right w:val="single" w:sz="4" w:space="0" w:color="auto"/>
      </w:pBdr>
      <w:spacing w:before="100" w:beforeAutospacing="1" w:after="100" w:afterAutospacing="1"/>
      <w:jc w:val="center"/>
    </w:pPr>
    <w:rPr>
      <w:rFonts w:eastAsia="Times New Roman"/>
      <w:szCs w:val="24"/>
      <w:lang w:eastAsia="ru-RU"/>
    </w:rPr>
  </w:style>
  <w:style w:type="paragraph" w:customStyle="1" w:styleId="xl148">
    <w:name w:val="xl148"/>
    <w:basedOn w:val="a4"/>
    <w:rsid w:val="00C729A4"/>
    <w:pPr>
      <w:pBdr>
        <w:top w:val="single" w:sz="8" w:space="0" w:color="auto"/>
        <w:left w:val="single" w:sz="4" w:space="0" w:color="auto"/>
        <w:bottom w:val="single" w:sz="8" w:space="0" w:color="auto"/>
        <w:right w:val="single" w:sz="4" w:space="0" w:color="auto"/>
      </w:pBdr>
      <w:spacing w:before="100" w:beforeAutospacing="1" w:after="100" w:afterAutospacing="1"/>
      <w:jc w:val="center"/>
    </w:pPr>
    <w:rPr>
      <w:rFonts w:eastAsia="Times New Roman"/>
      <w:b/>
      <w:bCs/>
      <w:szCs w:val="24"/>
      <w:lang w:eastAsia="ru-RU"/>
    </w:rPr>
  </w:style>
  <w:style w:type="paragraph" w:customStyle="1" w:styleId="xl149">
    <w:name w:val="xl149"/>
    <w:basedOn w:val="a4"/>
    <w:rsid w:val="00C729A4"/>
    <w:pPr>
      <w:pBdr>
        <w:top w:val="single" w:sz="8" w:space="0" w:color="auto"/>
        <w:left w:val="single" w:sz="4" w:space="0" w:color="auto"/>
        <w:bottom w:val="single" w:sz="8" w:space="0" w:color="auto"/>
        <w:right w:val="single" w:sz="4" w:space="0" w:color="auto"/>
      </w:pBdr>
      <w:spacing w:before="100" w:beforeAutospacing="1" w:after="100" w:afterAutospacing="1"/>
    </w:pPr>
    <w:rPr>
      <w:rFonts w:eastAsia="Times New Roman"/>
      <w:szCs w:val="24"/>
      <w:lang w:eastAsia="ru-RU"/>
    </w:rPr>
  </w:style>
  <w:style w:type="paragraph" w:customStyle="1" w:styleId="xl150">
    <w:name w:val="xl150"/>
    <w:basedOn w:val="a4"/>
    <w:rsid w:val="00C729A4"/>
    <w:pPr>
      <w:pBdr>
        <w:top w:val="single" w:sz="8" w:space="0" w:color="auto"/>
        <w:left w:val="single" w:sz="4" w:space="0" w:color="auto"/>
        <w:bottom w:val="single" w:sz="8" w:space="0" w:color="auto"/>
        <w:right w:val="single" w:sz="8" w:space="0" w:color="auto"/>
      </w:pBdr>
      <w:spacing w:before="100" w:beforeAutospacing="1" w:after="100" w:afterAutospacing="1"/>
    </w:pPr>
    <w:rPr>
      <w:rFonts w:eastAsia="Times New Roman"/>
      <w:szCs w:val="24"/>
      <w:lang w:eastAsia="ru-RU"/>
    </w:rPr>
  </w:style>
  <w:style w:type="paragraph" w:customStyle="1" w:styleId="xl151">
    <w:name w:val="xl151"/>
    <w:basedOn w:val="a4"/>
    <w:rsid w:val="00C729A4"/>
    <w:pPr>
      <w:pBdr>
        <w:bottom w:val="single" w:sz="8" w:space="0" w:color="auto"/>
        <w:right w:val="single" w:sz="8" w:space="0" w:color="auto"/>
      </w:pBdr>
      <w:shd w:val="clear" w:color="000000" w:fill="FFFF99"/>
      <w:spacing w:before="100" w:beforeAutospacing="1" w:after="100" w:afterAutospacing="1"/>
      <w:jc w:val="center"/>
      <w:textAlignment w:val="center"/>
    </w:pPr>
    <w:rPr>
      <w:rFonts w:eastAsia="Times New Roman"/>
      <w:color w:val="000000"/>
      <w:szCs w:val="24"/>
      <w:lang w:eastAsia="ru-RU"/>
    </w:rPr>
  </w:style>
  <w:style w:type="paragraph" w:customStyle="1" w:styleId="xl152">
    <w:name w:val="xl152"/>
    <w:basedOn w:val="a4"/>
    <w:rsid w:val="00C729A4"/>
    <w:pPr>
      <w:shd w:val="clear" w:color="000000" w:fill="FFFF99"/>
      <w:spacing w:before="100" w:beforeAutospacing="1" w:after="100" w:afterAutospacing="1"/>
    </w:pPr>
    <w:rPr>
      <w:rFonts w:eastAsia="Times New Roman"/>
      <w:szCs w:val="24"/>
      <w:lang w:eastAsia="ru-RU"/>
    </w:rPr>
  </w:style>
  <w:style w:type="paragraph" w:customStyle="1" w:styleId="xl153">
    <w:name w:val="xl153"/>
    <w:basedOn w:val="a4"/>
    <w:rsid w:val="00C729A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pPr>
    <w:rPr>
      <w:rFonts w:eastAsia="Times New Roman"/>
      <w:szCs w:val="24"/>
      <w:lang w:eastAsia="ru-RU"/>
    </w:rPr>
  </w:style>
  <w:style w:type="paragraph" w:customStyle="1" w:styleId="xl154">
    <w:name w:val="xl154"/>
    <w:basedOn w:val="a4"/>
    <w:rsid w:val="00C729A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pPr>
    <w:rPr>
      <w:rFonts w:eastAsia="Times New Roman"/>
      <w:szCs w:val="24"/>
      <w:lang w:eastAsia="ru-RU"/>
    </w:rPr>
  </w:style>
  <w:style w:type="paragraph" w:customStyle="1" w:styleId="xl155">
    <w:name w:val="xl155"/>
    <w:basedOn w:val="a4"/>
    <w:rsid w:val="00C729A4"/>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pPr>
    <w:rPr>
      <w:rFonts w:eastAsia="Times New Roman"/>
      <w:szCs w:val="24"/>
      <w:lang w:eastAsia="ru-RU"/>
    </w:rPr>
  </w:style>
  <w:style w:type="paragraph" w:customStyle="1" w:styleId="xl156">
    <w:name w:val="xl156"/>
    <w:basedOn w:val="a4"/>
    <w:rsid w:val="00C729A4"/>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jc w:val="center"/>
    </w:pPr>
    <w:rPr>
      <w:rFonts w:eastAsia="Times New Roman"/>
      <w:szCs w:val="24"/>
      <w:lang w:eastAsia="ru-RU"/>
    </w:rPr>
  </w:style>
  <w:style w:type="paragraph" w:customStyle="1" w:styleId="xl157">
    <w:name w:val="xl157"/>
    <w:basedOn w:val="a4"/>
    <w:rsid w:val="00C729A4"/>
    <w:pPr>
      <w:pBdr>
        <w:top w:val="single" w:sz="4" w:space="0" w:color="auto"/>
        <w:left w:val="single" w:sz="4" w:space="0" w:color="auto"/>
        <w:right w:val="single" w:sz="4" w:space="0" w:color="auto"/>
      </w:pBdr>
      <w:shd w:val="clear" w:color="000000" w:fill="FFFF99"/>
      <w:spacing w:before="100" w:beforeAutospacing="1" w:after="100" w:afterAutospacing="1"/>
      <w:jc w:val="center"/>
    </w:pPr>
    <w:rPr>
      <w:rFonts w:eastAsia="Times New Roman"/>
      <w:szCs w:val="24"/>
      <w:lang w:eastAsia="ru-RU"/>
    </w:rPr>
  </w:style>
  <w:style w:type="paragraph" w:customStyle="1" w:styleId="xl158">
    <w:name w:val="xl158"/>
    <w:basedOn w:val="a4"/>
    <w:rsid w:val="00C729A4"/>
    <w:pPr>
      <w:pBdr>
        <w:top w:val="single" w:sz="8" w:space="0" w:color="auto"/>
        <w:left w:val="single" w:sz="4" w:space="0" w:color="auto"/>
        <w:bottom w:val="single" w:sz="8" w:space="0" w:color="auto"/>
        <w:right w:val="single" w:sz="4" w:space="0" w:color="auto"/>
      </w:pBdr>
      <w:shd w:val="clear" w:color="000000" w:fill="FFFF99"/>
      <w:spacing w:before="100" w:beforeAutospacing="1" w:after="100" w:afterAutospacing="1"/>
    </w:pPr>
    <w:rPr>
      <w:rFonts w:eastAsia="Times New Roman"/>
      <w:szCs w:val="24"/>
      <w:lang w:eastAsia="ru-RU"/>
    </w:rPr>
  </w:style>
  <w:style w:type="paragraph" w:customStyle="1" w:styleId="xl159">
    <w:name w:val="xl159"/>
    <w:basedOn w:val="a4"/>
    <w:rsid w:val="00C729A4"/>
    <w:pPr>
      <w:pBdr>
        <w:top w:val="single" w:sz="8" w:space="0" w:color="auto"/>
        <w:left w:val="single" w:sz="8" w:space="0" w:color="auto"/>
        <w:right w:val="single" w:sz="8" w:space="0" w:color="auto"/>
      </w:pBdr>
      <w:spacing w:before="100" w:beforeAutospacing="1" w:after="100" w:afterAutospacing="1"/>
      <w:jc w:val="center"/>
      <w:textAlignment w:val="center"/>
    </w:pPr>
    <w:rPr>
      <w:rFonts w:eastAsia="Times New Roman"/>
      <w:color w:val="000000"/>
      <w:szCs w:val="24"/>
      <w:lang w:eastAsia="ru-RU"/>
    </w:rPr>
  </w:style>
  <w:style w:type="paragraph" w:customStyle="1" w:styleId="xl160">
    <w:name w:val="xl160"/>
    <w:basedOn w:val="a4"/>
    <w:rsid w:val="00C729A4"/>
    <w:pPr>
      <w:pBdr>
        <w:left w:val="single" w:sz="8" w:space="0" w:color="auto"/>
        <w:right w:val="single" w:sz="8" w:space="0" w:color="auto"/>
      </w:pBdr>
      <w:spacing w:before="100" w:beforeAutospacing="1" w:after="100" w:afterAutospacing="1"/>
      <w:jc w:val="center"/>
      <w:textAlignment w:val="center"/>
    </w:pPr>
    <w:rPr>
      <w:rFonts w:eastAsia="Times New Roman"/>
      <w:color w:val="000000"/>
      <w:szCs w:val="24"/>
      <w:lang w:eastAsia="ru-RU"/>
    </w:rPr>
  </w:style>
  <w:style w:type="paragraph" w:customStyle="1" w:styleId="xl161">
    <w:name w:val="xl161"/>
    <w:basedOn w:val="a4"/>
    <w:rsid w:val="00C729A4"/>
    <w:pPr>
      <w:pBdr>
        <w:top w:val="single" w:sz="8" w:space="0" w:color="auto"/>
        <w:left w:val="single" w:sz="8" w:space="0" w:color="auto"/>
      </w:pBdr>
      <w:spacing w:before="100" w:beforeAutospacing="1" w:after="100" w:afterAutospacing="1"/>
      <w:jc w:val="center"/>
      <w:textAlignment w:val="center"/>
    </w:pPr>
    <w:rPr>
      <w:rFonts w:eastAsia="Times New Roman"/>
      <w:color w:val="000000"/>
      <w:szCs w:val="24"/>
      <w:lang w:eastAsia="ru-RU"/>
    </w:rPr>
  </w:style>
  <w:style w:type="paragraph" w:customStyle="1" w:styleId="xl162">
    <w:name w:val="xl162"/>
    <w:basedOn w:val="a4"/>
    <w:rsid w:val="00C729A4"/>
    <w:pPr>
      <w:pBdr>
        <w:top w:val="single" w:sz="8" w:space="0" w:color="auto"/>
        <w:bottom w:val="single" w:sz="8" w:space="0" w:color="auto"/>
      </w:pBdr>
      <w:spacing w:before="100" w:beforeAutospacing="1" w:after="100" w:afterAutospacing="1"/>
      <w:jc w:val="center"/>
      <w:textAlignment w:val="center"/>
    </w:pPr>
    <w:rPr>
      <w:rFonts w:eastAsia="Times New Roman"/>
      <w:color w:val="000000"/>
      <w:szCs w:val="24"/>
      <w:lang w:eastAsia="ru-RU"/>
    </w:rPr>
  </w:style>
  <w:style w:type="paragraph" w:customStyle="1" w:styleId="xl163">
    <w:name w:val="xl163"/>
    <w:basedOn w:val="a4"/>
    <w:rsid w:val="00C729A4"/>
    <w:pPr>
      <w:pBdr>
        <w:top w:val="single" w:sz="8" w:space="0" w:color="auto"/>
        <w:bottom w:val="single" w:sz="8" w:space="0" w:color="auto"/>
        <w:right w:val="single" w:sz="8" w:space="0" w:color="auto"/>
      </w:pBdr>
      <w:spacing w:before="100" w:beforeAutospacing="1" w:after="100" w:afterAutospacing="1"/>
      <w:jc w:val="center"/>
      <w:textAlignment w:val="center"/>
    </w:pPr>
    <w:rPr>
      <w:rFonts w:eastAsia="Times New Roman"/>
      <w:color w:val="000000"/>
      <w:szCs w:val="24"/>
      <w:lang w:eastAsia="ru-RU"/>
    </w:rPr>
  </w:style>
  <w:style w:type="paragraph" w:customStyle="1" w:styleId="xl164">
    <w:name w:val="xl164"/>
    <w:basedOn w:val="a4"/>
    <w:rsid w:val="00C729A4"/>
    <w:pPr>
      <w:pBdr>
        <w:top w:val="single" w:sz="8" w:space="0" w:color="auto"/>
        <w:left w:val="single" w:sz="8" w:space="0" w:color="auto"/>
        <w:right w:val="single" w:sz="8" w:space="0" w:color="auto"/>
      </w:pBdr>
      <w:shd w:val="clear" w:color="000000" w:fill="FFFF99"/>
      <w:spacing w:before="100" w:beforeAutospacing="1" w:after="100" w:afterAutospacing="1"/>
      <w:jc w:val="center"/>
      <w:textAlignment w:val="center"/>
    </w:pPr>
    <w:rPr>
      <w:rFonts w:eastAsia="Times New Roman"/>
      <w:color w:val="000000"/>
      <w:szCs w:val="24"/>
      <w:lang w:eastAsia="ru-RU"/>
    </w:rPr>
  </w:style>
  <w:style w:type="paragraph" w:customStyle="1" w:styleId="xl165">
    <w:name w:val="xl165"/>
    <w:basedOn w:val="a4"/>
    <w:rsid w:val="00C729A4"/>
    <w:pPr>
      <w:pBdr>
        <w:left w:val="single" w:sz="8" w:space="0" w:color="auto"/>
        <w:right w:val="single" w:sz="8" w:space="0" w:color="auto"/>
      </w:pBdr>
      <w:shd w:val="clear" w:color="000000" w:fill="FFFF99"/>
      <w:spacing w:before="100" w:beforeAutospacing="1" w:after="100" w:afterAutospacing="1"/>
      <w:jc w:val="center"/>
      <w:textAlignment w:val="center"/>
    </w:pPr>
    <w:rPr>
      <w:rFonts w:eastAsia="Times New Roman"/>
      <w:color w:val="000000"/>
      <w:szCs w:val="24"/>
      <w:lang w:eastAsia="ru-RU"/>
    </w:rPr>
  </w:style>
  <w:style w:type="paragraph" w:customStyle="1" w:styleId="xl166">
    <w:name w:val="xl166"/>
    <w:basedOn w:val="a4"/>
    <w:rsid w:val="00C729A4"/>
    <w:pPr>
      <w:pBdr>
        <w:left w:val="single" w:sz="8" w:space="0" w:color="auto"/>
        <w:bottom w:val="single" w:sz="8" w:space="0" w:color="auto"/>
        <w:right w:val="single" w:sz="8" w:space="0" w:color="auto"/>
      </w:pBdr>
      <w:shd w:val="clear" w:color="000000" w:fill="FFFF99"/>
      <w:spacing w:before="100" w:beforeAutospacing="1" w:after="100" w:afterAutospacing="1"/>
      <w:jc w:val="center"/>
      <w:textAlignment w:val="center"/>
    </w:pPr>
    <w:rPr>
      <w:rFonts w:eastAsia="Times New Roman"/>
      <w:color w:val="000000"/>
      <w:szCs w:val="24"/>
      <w:lang w:eastAsia="ru-RU"/>
    </w:rPr>
  </w:style>
  <w:style w:type="paragraph" w:customStyle="1" w:styleId="xl167">
    <w:name w:val="xl167"/>
    <w:basedOn w:val="a4"/>
    <w:rsid w:val="00C729A4"/>
    <w:pPr>
      <w:pBdr>
        <w:top w:val="single" w:sz="8" w:space="0" w:color="auto"/>
        <w:left w:val="single" w:sz="8" w:space="0" w:color="auto"/>
        <w:right w:val="single" w:sz="8" w:space="0" w:color="auto"/>
      </w:pBdr>
      <w:spacing w:before="100" w:beforeAutospacing="1" w:after="100" w:afterAutospacing="1"/>
      <w:textAlignment w:val="center"/>
    </w:pPr>
    <w:rPr>
      <w:rFonts w:eastAsia="Times New Roman"/>
      <w:color w:val="000000"/>
      <w:szCs w:val="24"/>
      <w:lang w:eastAsia="ru-RU"/>
    </w:rPr>
  </w:style>
  <w:style w:type="paragraph" w:customStyle="1" w:styleId="xl168">
    <w:name w:val="xl168"/>
    <w:basedOn w:val="a4"/>
    <w:rsid w:val="00C729A4"/>
    <w:pPr>
      <w:pBdr>
        <w:left w:val="single" w:sz="8" w:space="0" w:color="auto"/>
        <w:right w:val="single" w:sz="8" w:space="0" w:color="auto"/>
      </w:pBdr>
      <w:spacing w:before="100" w:beforeAutospacing="1" w:after="100" w:afterAutospacing="1"/>
      <w:textAlignment w:val="center"/>
    </w:pPr>
    <w:rPr>
      <w:rFonts w:eastAsia="Times New Roman"/>
      <w:color w:val="000000"/>
      <w:szCs w:val="24"/>
      <w:lang w:eastAsia="ru-RU"/>
    </w:rPr>
  </w:style>
  <w:style w:type="paragraph" w:customStyle="1" w:styleId="xl169">
    <w:name w:val="xl169"/>
    <w:basedOn w:val="a4"/>
    <w:rsid w:val="00C729A4"/>
    <w:pPr>
      <w:pBdr>
        <w:left w:val="single" w:sz="8" w:space="0" w:color="auto"/>
        <w:bottom w:val="single" w:sz="8" w:space="0" w:color="auto"/>
        <w:right w:val="single" w:sz="8" w:space="0" w:color="auto"/>
      </w:pBdr>
      <w:spacing w:before="100" w:beforeAutospacing="1" w:after="100" w:afterAutospacing="1"/>
      <w:textAlignment w:val="center"/>
    </w:pPr>
    <w:rPr>
      <w:rFonts w:eastAsia="Times New Roman"/>
      <w:color w:val="000000"/>
      <w:szCs w:val="24"/>
      <w:lang w:eastAsia="ru-RU"/>
    </w:rPr>
  </w:style>
  <w:style w:type="paragraph" w:styleId="afffe">
    <w:name w:val="Revision"/>
    <w:hidden/>
    <w:uiPriority w:val="99"/>
    <w:semiHidden/>
    <w:rsid w:val="00C729A4"/>
    <w:rPr>
      <w:rFonts w:eastAsia="Times New Roman"/>
      <w:sz w:val="22"/>
      <w:szCs w:val="22"/>
    </w:rPr>
  </w:style>
  <w:style w:type="character" w:customStyle="1" w:styleId="2c">
    <w:name w:val="Основной текст2"/>
    <w:rsid w:val="00C729A4"/>
    <w:rPr>
      <w:rFonts w:ascii="Arial Unicode MS" w:eastAsia="Arial Unicode MS" w:hAnsi="Arial Unicode MS" w:cs="Arial Unicode MS"/>
      <w:color w:val="000000"/>
      <w:spacing w:val="0"/>
      <w:w w:val="100"/>
      <w:position w:val="0"/>
      <w:sz w:val="23"/>
      <w:szCs w:val="23"/>
      <w:shd w:val="clear" w:color="auto" w:fill="FFFFFF"/>
      <w:lang w:val="ru-RU" w:eastAsia="ru-RU" w:bidi="ru-RU"/>
    </w:rPr>
  </w:style>
  <w:style w:type="character" w:customStyle="1" w:styleId="affff">
    <w:name w:val="Основной текст_"/>
    <w:link w:val="73"/>
    <w:rsid w:val="00C729A4"/>
    <w:rPr>
      <w:rFonts w:ascii="Arial Unicode MS" w:eastAsia="Arial Unicode MS" w:hAnsi="Arial Unicode MS" w:cs="Arial Unicode MS"/>
      <w:sz w:val="23"/>
      <w:szCs w:val="23"/>
      <w:shd w:val="clear" w:color="auto" w:fill="FFFFFF"/>
    </w:rPr>
  </w:style>
  <w:style w:type="paragraph" w:customStyle="1" w:styleId="73">
    <w:name w:val="Основной текст7"/>
    <w:basedOn w:val="a4"/>
    <w:link w:val="affff"/>
    <w:rsid w:val="00C729A4"/>
    <w:pPr>
      <w:widowControl w:val="0"/>
      <w:shd w:val="clear" w:color="auto" w:fill="FFFFFF"/>
      <w:spacing w:after="1920" w:line="274" w:lineRule="exact"/>
      <w:ind w:hanging="360"/>
      <w:jc w:val="right"/>
    </w:pPr>
    <w:rPr>
      <w:rFonts w:ascii="Arial Unicode MS" w:eastAsia="Arial Unicode MS" w:hAnsi="Arial Unicode MS"/>
      <w:sz w:val="23"/>
      <w:szCs w:val="23"/>
    </w:rPr>
  </w:style>
  <w:style w:type="character" w:customStyle="1" w:styleId="290">
    <w:name w:val="Основной текст (29)_"/>
    <w:link w:val="291"/>
    <w:uiPriority w:val="99"/>
    <w:locked/>
    <w:rsid w:val="00C729A4"/>
    <w:rPr>
      <w:sz w:val="19"/>
      <w:szCs w:val="19"/>
      <w:shd w:val="clear" w:color="auto" w:fill="FFFFFF"/>
    </w:rPr>
  </w:style>
  <w:style w:type="paragraph" w:customStyle="1" w:styleId="291">
    <w:name w:val="Основной текст (29)"/>
    <w:basedOn w:val="a4"/>
    <w:link w:val="290"/>
    <w:uiPriority w:val="99"/>
    <w:rsid w:val="00C729A4"/>
    <w:pPr>
      <w:shd w:val="clear" w:color="auto" w:fill="FFFFFF"/>
      <w:spacing w:line="240" w:lineRule="atLeast"/>
    </w:pPr>
    <w:rPr>
      <w:rFonts w:ascii="Calibri" w:hAnsi="Calibri"/>
      <w:sz w:val="19"/>
      <w:szCs w:val="19"/>
      <w:shd w:val="clear" w:color="auto" w:fill="FFFFFF"/>
    </w:rPr>
  </w:style>
  <w:style w:type="paragraph" w:customStyle="1" w:styleId="2d">
    <w:name w:val="Абзац списка2"/>
    <w:basedOn w:val="a4"/>
    <w:rsid w:val="00C729A4"/>
    <w:pPr>
      <w:widowControl w:val="0"/>
      <w:adjustRightInd w:val="0"/>
      <w:spacing w:before="120" w:after="120"/>
      <w:textAlignment w:val="baseline"/>
    </w:pPr>
    <w:rPr>
      <w:rFonts w:eastAsia="Times New Roman"/>
      <w:spacing w:val="-5"/>
      <w:sz w:val="28"/>
      <w:lang w:eastAsia="ru-RU"/>
    </w:rPr>
  </w:style>
  <w:style w:type="character" w:customStyle="1" w:styleId="affff0">
    <w:name w:val="Колонтитул_"/>
    <w:link w:val="affff1"/>
    <w:rsid w:val="00C729A4"/>
    <w:rPr>
      <w:rFonts w:ascii="Arial Narrow" w:eastAsia="Arial Narrow" w:hAnsi="Arial Narrow" w:cs="Arial Narrow"/>
      <w:b/>
      <w:bCs/>
      <w:sz w:val="15"/>
      <w:szCs w:val="15"/>
      <w:shd w:val="clear" w:color="auto" w:fill="FFFFFF"/>
    </w:rPr>
  </w:style>
  <w:style w:type="paragraph" w:customStyle="1" w:styleId="affff1">
    <w:name w:val="Колонтитул"/>
    <w:basedOn w:val="a4"/>
    <w:link w:val="affff0"/>
    <w:rsid w:val="00C729A4"/>
    <w:pPr>
      <w:widowControl w:val="0"/>
      <w:shd w:val="clear" w:color="auto" w:fill="FFFFFF"/>
      <w:spacing w:line="0" w:lineRule="atLeast"/>
    </w:pPr>
    <w:rPr>
      <w:rFonts w:ascii="Arial Narrow" w:eastAsia="Arial Narrow" w:hAnsi="Arial Narrow"/>
      <w:b/>
      <w:bCs/>
      <w:sz w:val="15"/>
      <w:szCs w:val="15"/>
    </w:rPr>
  </w:style>
  <w:style w:type="character" w:customStyle="1" w:styleId="affff2">
    <w:name w:val="Подпись к таблице_"/>
    <w:link w:val="affff3"/>
    <w:rsid w:val="00C729A4"/>
    <w:rPr>
      <w:rFonts w:ascii="Arial Narrow" w:eastAsia="Arial Narrow" w:hAnsi="Arial Narrow" w:cs="Arial Narrow"/>
      <w:b/>
      <w:bCs/>
      <w:sz w:val="17"/>
      <w:szCs w:val="17"/>
      <w:shd w:val="clear" w:color="auto" w:fill="FFFFFF"/>
    </w:rPr>
  </w:style>
  <w:style w:type="paragraph" w:customStyle="1" w:styleId="affff3">
    <w:name w:val="Подпись к таблице"/>
    <w:basedOn w:val="a4"/>
    <w:link w:val="affff2"/>
    <w:rsid w:val="00C729A4"/>
    <w:pPr>
      <w:widowControl w:val="0"/>
      <w:shd w:val="clear" w:color="auto" w:fill="FFFFFF"/>
      <w:spacing w:line="0" w:lineRule="atLeast"/>
    </w:pPr>
    <w:rPr>
      <w:rFonts w:ascii="Arial Narrow" w:eastAsia="Arial Narrow" w:hAnsi="Arial Narrow"/>
      <w:b/>
      <w:bCs/>
      <w:sz w:val="17"/>
      <w:szCs w:val="17"/>
    </w:rPr>
  </w:style>
  <w:style w:type="character" w:customStyle="1" w:styleId="8pt">
    <w:name w:val="Основной текст + 8 pt;Полужирный"/>
    <w:rsid w:val="00C729A4"/>
    <w:rPr>
      <w:rFonts w:ascii="Arial" w:eastAsia="Arial" w:hAnsi="Arial" w:cs="Arial"/>
      <w:b/>
      <w:bCs/>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8pt0">
    <w:name w:val="Основной текст + 8 pt"/>
    <w:rsid w:val="00C729A4"/>
    <w:rPr>
      <w:rFonts w:ascii="Arial" w:eastAsia="Arial" w:hAnsi="Arial" w:cs="Arial"/>
      <w:b w:val="0"/>
      <w:bCs w:val="0"/>
      <w:i w:val="0"/>
      <w:iCs w:val="0"/>
      <w:smallCaps w:val="0"/>
      <w:strike w:val="0"/>
      <w:color w:val="000000"/>
      <w:spacing w:val="0"/>
      <w:w w:val="100"/>
      <w:position w:val="0"/>
      <w:sz w:val="16"/>
      <w:szCs w:val="16"/>
      <w:u w:val="none"/>
      <w:shd w:val="clear" w:color="auto" w:fill="FFFFFF"/>
      <w:lang w:val="ru-RU" w:eastAsia="ru-RU" w:bidi="ru-RU"/>
    </w:rPr>
  </w:style>
  <w:style w:type="paragraph" w:customStyle="1" w:styleId="36">
    <w:name w:val="Основной текст3"/>
    <w:basedOn w:val="a4"/>
    <w:rsid w:val="00C729A4"/>
    <w:pPr>
      <w:widowControl w:val="0"/>
      <w:shd w:val="clear" w:color="auto" w:fill="FFFFFF"/>
      <w:spacing w:before="3060" w:line="0" w:lineRule="atLeast"/>
      <w:ind w:hanging="360"/>
      <w:jc w:val="center"/>
    </w:pPr>
    <w:rPr>
      <w:rFonts w:ascii="Arial" w:eastAsia="Arial" w:hAnsi="Arial" w:cs="Arial"/>
      <w:color w:val="000000"/>
      <w:sz w:val="22"/>
      <w:lang w:eastAsia="ru-RU" w:bidi="ru-RU"/>
    </w:rPr>
  </w:style>
  <w:style w:type="character" w:customStyle="1" w:styleId="44">
    <w:name w:val="Основной текст (4)_"/>
    <w:link w:val="45"/>
    <w:rsid w:val="00C729A4"/>
    <w:rPr>
      <w:rFonts w:ascii="Arial Narrow" w:eastAsia="Arial Narrow" w:hAnsi="Arial Narrow" w:cs="Arial Narrow"/>
      <w:b/>
      <w:bCs/>
      <w:sz w:val="15"/>
      <w:szCs w:val="15"/>
      <w:shd w:val="clear" w:color="auto" w:fill="FFFFFF"/>
    </w:rPr>
  </w:style>
  <w:style w:type="paragraph" w:customStyle="1" w:styleId="45">
    <w:name w:val="Основной текст (4)"/>
    <w:basedOn w:val="a4"/>
    <w:link w:val="44"/>
    <w:rsid w:val="00C729A4"/>
    <w:pPr>
      <w:widowControl w:val="0"/>
      <w:shd w:val="clear" w:color="auto" w:fill="FFFFFF"/>
      <w:spacing w:after="180" w:line="0" w:lineRule="atLeast"/>
      <w:jc w:val="center"/>
    </w:pPr>
    <w:rPr>
      <w:rFonts w:ascii="Arial Narrow" w:eastAsia="Arial Narrow" w:hAnsi="Arial Narrow"/>
      <w:b/>
      <w:bCs/>
      <w:sz w:val="15"/>
      <w:szCs w:val="15"/>
    </w:rPr>
  </w:style>
  <w:style w:type="paragraph" w:customStyle="1" w:styleId="1f4">
    <w:name w:val="Стиль1"/>
    <w:basedOn w:val="21"/>
    <w:link w:val="1f5"/>
    <w:qFormat/>
    <w:rsid w:val="00C729A4"/>
    <w:pPr>
      <w:keepNext w:val="0"/>
      <w:keepLines w:val="0"/>
      <w:widowControl w:val="0"/>
      <w:numPr>
        <w:ilvl w:val="1"/>
      </w:numPr>
      <w:tabs>
        <w:tab w:val="left" w:pos="-142"/>
        <w:tab w:val="left" w:pos="426"/>
      </w:tabs>
      <w:suppressAutoHyphens/>
      <w:spacing w:before="0"/>
      <w:ind w:left="576" w:hanging="576"/>
      <w:textAlignment w:val="baseline"/>
    </w:pPr>
    <w:rPr>
      <w:bCs w:val="0"/>
      <w:sz w:val="28"/>
      <w:szCs w:val="28"/>
    </w:rPr>
  </w:style>
  <w:style w:type="character" w:customStyle="1" w:styleId="2e">
    <w:name w:val="Основной текст (2)"/>
    <w:rsid w:val="00C729A4"/>
    <w:rPr>
      <w:rFonts w:ascii="Arial" w:eastAsia="Arial" w:hAnsi="Arial" w:cs="Arial"/>
      <w:b/>
      <w:bCs/>
      <w:i w:val="0"/>
      <w:iCs w:val="0"/>
      <w:smallCaps w:val="0"/>
      <w:strike w:val="0"/>
      <w:color w:val="000000"/>
      <w:spacing w:val="0"/>
      <w:w w:val="100"/>
      <w:position w:val="0"/>
      <w:sz w:val="21"/>
      <w:szCs w:val="21"/>
      <w:u w:val="none"/>
      <w:lang w:val="ru-RU" w:eastAsia="ru-RU" w:bidi="ru-RU"/>
    </w:rPr>
  </w:style>
  <w:style w:type="character" w:customStyle="1" w:styleId="1f5">
    <w:name w:val="Стиль1 Знак"/>
    <w:link w:val="1f4"/>
    <w:rsid w:val="00C729A4"/>
    <w:rPr>
      <w:rFonts w:ascii="Times New Roman" w:eastAsia="Times New Roman" w:hAnsi="Times New Roman"/>
      <w:b/>
      <w:sz w:val="28"/>
      <w:szCs w:val="28"/>
    </w:rPr>
  </w:style>
  <w:style w:type="paragraph" w:customStyle="1" w:styleId="211">
    <w:name w:val="Абзац списка21"/>
    <w:basedOn w:val="a4"/>
    <w:rsid w:val="00C729A4"/>
    <w:pPr>
      <w:widowControl w:val="0"/>
      <w:adjustRightInd w:val="0"/>
      <w:spacing w:before="120" w:after="120"/>
      <w:textAlignment w:val="baseline"/>
    </w:pPr>
    <w:rPr>
      <w:rFonts w:eastAsia="Times New Roman"/>
      <w:spacing w:val="-5"/>
      <w:sz w:val="28"/>
      <w:lang w:eastAsia="ru-RU"/>
    </w:rPr>
  </w:style>
  <w:style w:type="character" w:customStyle="1" w:styleId="1f6">
    <w:name w:val="Основной текст1"/>
    <w:rsid w:val="00C729A4"/>
    <w:rPr>
      <w:rFonts w:ascii="Arial Unicode MS" w:eastAsia="Arial Unicode MS" w:hAnsi="Arial Unicode MS" w:cs="Arial Unicode MS"/>
      <w:b w:val="0"/>
      <w:bCs w:val="0"/>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2f">
    <w:name w:val="Основной текст (2)_"/>
    <w:rsid w:val="00C729A4"/>
    <w:rPr>
      <w:rFonts w:ascii="Arial" w:eastAsia="Arial" w:hAnsi="Arial" w:cs="Arial"/>
      <w:b/>
      <w:bCs/>
      <w:i w:val="0"/>
      <w:iCs w:val="0"/>
      <w:smallCaps w:val="0"/>
      <w:strike w:val="0"/>
      <w:sz w:val="21"/>
      <w:szCs w:val="21"/>
      <w:u w:val="none"/>
    </w:rPr>
  </w:style>
  <w:style w:type="paragraph" w:customStyle="1" w:styleId="46">
    <w:name w:val="Абзац списка4"/>
    <w:basedOn w:val="a4"/>
    <w:rsid w:val="00C729A4"/>
    <w:pPr>
      <w:widowControl w:val="0"/>
      <w:adjustRightInd w:val="0"/>
      <w:spacing w:before="120" w:after="120"/>
      <w:textAlignment w:val="baseline"/>
    </w:pPr>
    <w:rPr>
      <w:rFonts w:eastAsia="Times New Roman"/>
      <w:spacing w:val="-5"/>
      <w:sz w:val="28"/>
      <w:lang w:eastAsia="ru-RU"/>
    </w:rPr>
  </w:style>
  <w:style w:type="paragraph" w:customStyle="1" w:styleId="53">
    <w:name w:val="Абзац списка5"/>
    <w:basedOn w:val="a4"/>
    <w:rsid w:val="00C729A4"/>
    <w:pPr>
      <w:widowControl w:val="0"/>
      <w:adjustRightInd w:val="0"/>
      <w:spacing w:before="120" w:after="120"/>
    </w:pPr>
    <w:rPr>
      <w:rFonts w:eastAsia="Times New Roman"/>
      <w:spacing w:val="-5"/>
      <w:sz w:val="28"/>
      <w:lang w:eastAsia="ru-RU"/>
    </w:rPr>
  </w:style>
  <w:style w:type="paragraph" w:customStyle="1" w:styleId="xl107">
    <w:name w:val="xl107"/>
    <w:basedOn w:val="a4"/>
    <w:rsid w:val="00C729A4"/>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pPr>
    <w:rPr>
      <w:rFonts w:ascii="Arial" w:eastAsia="Times New Roman" w:hAnsi="Arial" w:cs="Arial"/>
      <w:sz w:val="20"/>
      <w:szCs w:val="20"/>
      <w:lang w:eastAsia="ru-RU"/>
    </w:rPr>
  </w:style>
  <w:style w:type="paragraph" w:customStyle="1" w:styleId="xl108">
    <w:name w:val="xl108"/>
    <w:basedOn w:val="a4"/>
    <w:rsid w:val="00C729A4"/>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pPr>
    <w:rPr>
      <w:rFonts w:ascii="Arial" w:eastAsia="Times New Roman" w:hAnsi="Arial" w:cs="Arial"/>
      <w:sz w:val="20"/>
      <w:szCs w:val="20"/>
      <w:lang w:eastAsia="ru-RU"/>
    </w:rPr>
  </w:style>
  <w:style w:type="paragraph" w:customStyle="1" w:styleId="xl109">
    <w:name w:val="xl109"/>
    <w:basedOn w:val="a4"/>
    <w:rsid w:val="00C729A4"/>
    <w:pPr>
      <w:pBdr>
        <w:left w:val="single" w:sz="4" w:space="0" w:color="auto"/>
        <w:bottom w:val="single" w:sz="4" w:space="0" w:color="auto"/>
        <w:right w:val="single" w:sz="4" w:space="0" w:color="auto"/>
      </w:pBdr>
      <w:shd w:val="clear" w:color="000000" w:fill="FFFF00"/>
      <w:spacing w:before="100" w:beforeAutospacing="1" w:after="100" w:afterAutospacing="1"/>
    </w:pPr>
    <w:rPr>
      <w:rFonts w:ascii="Arial" w:eastAsia="Times New Roman" w:hAnsi="Arial" w:cs="Arial"/>
      <w:sz w:val="20"/>
      <w:szCs w:val="20"/>
      <w:lang w:eastAsia="ru-RU"/>
    </w:rPr>
  </w:style>
  <w:style w:type="paragraph" w:customStyle="1" w:styleId="xl110">
    <w:name w:val="xl110"/>
    <w:basedOn w:val="a4"/>
    <w:rsid w:val="00C729A4"/>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rFonts w:ascii="Arial" w:eastAsia="Times New Roman" w:hAnsi="Arial" w:cs="Arial"/>
      <w:sz w:val="20"/>
      <w:szCs w:val="20"/>
      <w:lang w:eastAsia="ru-RU"/>
    </w:rPr>
  </w:style>
  <w:style w:type="paragraph" w:customStyle="1" w:styleId="xl111">
    <w:name w:val="xl111"/>
    <w:basedOn w:val="a4"/>
    <w:rsid w:val="00C729A4"/>
    <w:pPr>
      <w:pBdr>
        <w:left w:val="single" w:sz="4" w:space="0" w:color="auto"/>
        <w:bottom w:val="single" w:sz="4" w:space="0" w:color="auto"/>
      </w:pBdr>
      <w:shd w:val="clear" w:color="000000" w:fill="F2DDDC"/>
      <w:spacing w:before="100" w:beforeAutospacing="1" w:after="100" w:afterAutospacing="1"/>
    </w:pPr>
    <w:rPr>
      <w:rFonts w:ascii="Arial" w:eastAsia="Times New Roman" w:hAnsi="Arial" w:cs="Arial"/>
      <w:sz w:val="20"/>
      <w:szCs w:val="20"/>
      <w:lang w:eastAsia="ru-RU"/>
    </w:rPr>
  </w:style>
  <w:style w:type="paragraph" w:customStyle="1" w:styleId="xl112">
    <w:name w:val="xl112"/>
    <w:basedOn w:val="a4"/>
    <w:rsid w:val="00C729A4"/>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szCs w:val="24"/>
      <w:lang w:eastAsia="ru-RU"/>
    </w:rPr>
  </w:style>
  <w:style w:type="paragraph" w:customStyle="1" w:styleId="xl113">
    <w:name w:val="xl113"/>
    <w:basedOn w:val="a4"/>
    <w:rsid w:val="00C729A4"/>
    <w:pPr>
      <w:pBdr>
        <w:left w:val="single" w:sz="4" w:space="0" w:color="auto"/>
        <w:bottom w:val="single" w:sz="4" w:space="0" w:color="auto"/>
        <w:right w:val="single" w:sz="4" w:space="0" w:color="auto"/>
      </w:pBdr>
      <w:shd w:val="clear" w:color="000000" w:fill="FFFF00"/>
      <w:spacing w:before="100" w:beforeAutospacing="1" w:after="100" w:afterAutospacing="1"/>
    </w:pPr>
    <w:rPr>
      <w:rFonts w:ascii="Arial" w:eastAsia="Times New Roman" w:hAnsi="Arial" w:cs="Arial"/>
      <w:sz w:val="20"/>
      <w:szCs w:val="20"/>
      <w:lang w:eastAsia="ru-RU"/>
    </w:rPr>
  </w:style>
  <w:style w:type="paragraph" w:customStyle="1" w:styleId="xl114">
    <w:name w:val="xl114"/>
    <w:basedOn w:val="a4"/>
    <w:rsid w:val="00C729A4"/>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rFonts w:ascii="Arial" w:eastAsia="Times New Roman" w:hAnsi="Arial" w:cs="Arial"/>
      <w:sz w:val="20"/>
      <w:szCs w:val="20"/>
      <w:lang w:eastAsia="ru-RU"/>
    </w:rPr>
  </w:style>
  <w:style w:type="paragraph" w:customStyle="1" w:styleId="xl115">
    <w:name w:val="xl115"/>
    <w:basedOn w:val="a4"/>
    <w:rsid w:val="00C729A4"/>
    <w:pPr>
      <w:pBdr>
        <w:left w:val="single" w:sz="4" w:space="0" w:color="auto"/>
        <w:bottom w:val="single" w:sz="4" w:space="0" w:color="auto"/>
      </w:pBdr>
      <w:shd w:val="clear" w:color="000000" w:fill="F2DDDC"/>
      <w:spacing w:before="100" w:beforeAutospacing="1" w:after="100" w:afterAutospacing="1"/>
    </w:pPr>
    <w:rPr>
      <w:rFonts w:ascii="Arial" w:eastAsia="Times New Roman" w:hAnsi="Arial" w:cs="Arial"/>
      <w:sz w:val="20"/>
      <w:szCs w:val="20"/>
      <w:lang w:eastAsia="ru-RU"/>
    </w:rPr>
  </w:style>
  <w:style w:type="paragraph" w:customStyle="1" w:styleId="xl116">
    <w:name w:val="xl116"/>
    <w:basedOn w:val="a4"/>
    <w:rsid w:val="00C729A4"/>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szCs w:val="24"/>
      <w:lang w:eastAsia="ru-RU"/>
    </w:rPr>
  </w:style>
  <w:style w:type="character" w:customStyle="1" w:styleId="37">
    <w:name w:val="Подпись к таблице (3)_"/>
    <w:link w:val="310"/>
    <w:uiPriority w:val="99"/>
    <w:locked/>
    <w:rsid w:val="00C729A4"/>
    <w:rPr>
      <w:sz w:val="23"/>
      <w:szCs w:val="23"/>
      <w:shd w:val="clear" w:color="auto" w:fill="FFFFFF"/>
    </w:rPr>
  </w:style>
  <w:style w:type="paragraph" w:customStyle="1" w:styleId="310">
    <w:name w:val="Подпись к таблице (3)1"/>
    <w:basedOn w:val="a4"/>
    <w:link w:val="37"/>
    <w:uiPriority w:val="99"/>
    <w:rsid w:val="00C729A4"/>
    <w:pPr>
      <w:shd w:val="clear" w:color="auto" w:fill="FFFFFF"/>
      <w:spacing w:line="274" w:lineRule="exact"/>
    </w:pPr>
    <w:rPr>
      <w:rFonts w:ascii="Calibri" w:hAnsi="Calibri"/>
      <w:sz w:val="23"/>
      <w:szCs w:val="23"/>
      <w:shd w:val="clear" w:color="auto" w:fill="FFFFFF"/>
    </w:rPr>
  </w:style>
  <w:style w:type="numbering" w:customStyle="1" w:styleId="54">
    <w:name w:val="Нет списка5"/>
    <w:next w:val="a7"/>
    <w:uiPriority w:val="99"/>
    <w:semiHidden/>
    <w:unhideWhenUsed/>
    <w:rsid w:val="00C729A4"/>
  </w:style>
  <w:style w:type="numbering" w:customStyle="1" w:styleId="111">
    <w:name w:val="Нет списка11"/>
    <w:next w:val="a7"/>
    <w:uiPriority w:val="99"/>
    <w:semiHidden/>
    <w:rsid w:val="00C729A4"/>
  </w:style>
  <w:style w:type="table" w:customStyle="1" w:styleId="47">
    <w:name w:val="Сетка таблицы4"/>
    <w:basedOn w:val="a6"/>
    <w:next w:val="af7"/>
    <w:uiPriority w:val="59"/>
    <w:rsid w:val="00C729A4"/>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2">
    <w:name w:val="Нет списка21"/>
    <w:next w:val="a7"/>
    <w:uiPriority w:val="99"/>
    <w:semiHidden/>
    <w:rsid w:val="00C729A4"/>
  </w:style>
  <w:style w:type="numbering" w:customStyle="1" w:styleId="311">
    <w:name w:val="Нет списка31"/>
    <w:next w:val="a7"/>
    <w:uiPriority w:val="99"/>
    <w:semiHidden/>
    <w:rsid w:val="00C729A4"/>
  </w:style>
  <w:style w:type="numbering" w:customStyle="1" w:styleId="411">
    <w:name w:val="Нет списка41"/>
    <w:next w:val="a7"/>
    <w:uiPriority w:val="99"/>
    <w:semiHidden/>
    <w:rsid w:val="00C729A4"/>
  </w:style>
  <w:style w:type="numbering" w:customStyle="1" w:styleId="511">
    <w:name w:val="Нет списка51"/>
    <w:next w:val="a7"/>
    <w:uiPriority w:val="99"/>
    <w:semiHidden/>
    <w:rsid w:val="00C729A4"/>
  </w:style>
  <w:style w:type="numbering" w:customStyle="1" w:styleId="63">
    <w:name w:val="Нет списка6"/>
    <w:next w:val="a7"/>
    <w:uiPriority w:val="99"/>
    <w:semiHidden/>
    <w:rsid w:val="00C729A4"/>
  </w:style>
  <w:style w:type="table" w:customStyle="1" w:styleId="112">
    <w:name w:val="Сетка таблицы11"/>
    <w:basedOn w:val="a6"/>
    <w:next w:val="af7"/>
    <w:uiPriority w:val="39"/>
    <w:rsid w:val="00C729A4"/>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12">
    <w:name w:val="Сетка таблицы41"/>
    <w:basedOn w:val="a6"/>
    <w:next w:val="af7"/>
    <w:uiPriority w:val="59"/>
    <w:rsid w:val="00C729A4"/>
    <w:rPr>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5">
    <w:name w:val="Сетка таблицы5"/>
    <w:basedOn w:val="a6"/>
    <w:next w:val="af7"/>
    <w:uiPriority w:val="39"/>
    <w:rsid w:val="00C729A4"/>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4">
    <w:name w:val="Сетка таблицы6"/>
    <w:basedOn w:val="a6"/>
    <w:next w:val="af7"/>
    <w:uiPriority w:val="59"/>
    <w:rsid w:val="00C729A4"/>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74">
    <w:name w:val="Нет списка7"/>
    <w:next w:val="a7"/>
    <w:uiPriority w:val="99"/>
    <w:semiHidden/>
    <w:unhideWhenUsed/>
    <w:rsid w:val="00C729A4"/>
  </w:style>
  <w:style w:type="numbering" w:customStyle="1" w:styleId="120">
    <w:name w:val="Нет списка12"/>
    <w:next w:val="a7"/>
    <w:uiPriority w:val="99"/>
    <w:semiHidden/>
    <w:rsid w:val="00C729A4"/>
  </w:style>
  <w:style w:type="table" w:customStyle="1" w:styleId="75">
    <w:name w:val="Сетка таблицы7"/>
    <w:basedOn w:val="a6"/>
    <w:next w:val="af7"/>
    <w:uiPriority w:val="59"/>
    <w:rsid w:val="00C729A4"/>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Нет списка22"/>
    <w:next w:val="a7"/>
    <w:uiPriority w:val="99"/>
    <w:semiHidden/>
    <w:rsid w:val="00C729A4"/>
  </w:style>
  <w:style w:type="numbering" w:customStyle="1" w:styleId="320">
    <w:name w:val="Нет списка32"/>
    <w:next w:val="a7"/>
    <w:semiHidden/>
    <w:rsid w:val="00C729A4"/>
  </w:style>
  <w:style w:type="numbering" w:customStyle="1" w:styleId="420">
    <w:name w:val="Нет списка42"/>
    <w:next w:val="a7"/>
    <w:semiHidden/>
    <w:rsid w:val="00C729A4"/>
  </w:style>
  <w:style w:type="numbering" w:customStyle="1" w:styleId="520">
    <w:name w:val="Нет списка52"/>
    <w:next w:val="a7"/>
    <w:semiHidden/>
    <w:rsid w:val="00C729A4"/>
  </w:style>
  <w:style w:type="numbering" w:customStyle="1" w:styleId="610">
    <w:name w:val="Нет списка61"/>
    <w:next w:val="a7"/>
    <w:semiHidden/>
    <w:rsid w:val="00C729A4"/>
  </w:style>
  <w:style w:type="table" w:customStyle="1" w:styleId="121">
    <w:name w:val="Сетка таблицы12"/>
    <w:basedOn w:val="a6"/>
    <w:next w:val="af7"/>
    <w:uiPriority w:val="59"/>
    <w:rsid w:val="00C729A4"/>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21">
    <w:name w:val="Сетка таблицы42"/>
    <w:basedOn w:val="a6"/>
    <w:next w:val="af7"/>
    <w:uiPriority w:val="59"/>
    <w:rsid w:val="00C729A4"/>
    <w:rPr>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83">
    <w:name w:val="Нет списка8"/>
    <w:next w:val="a7"/>
    <w:uiPriority w:val="99"/>
    <w:semiHidden/>
    <w:unhideWhenUsed/>
    <w:rsid w:val="00C729A4"/>
  </w:style>
  <w:style w:type="numbering" w:customStyle="1" w:styleId="130">
    <w:name w:val="Нет списка13"/>
    <w:next w:val="a7"/>
    <w:semiHidden/>
    <w:rsid w:val="00C729A4"/>
  </w:style>
  <w:style w:type="table" w:customStyle="1" w:styleId="84">
    <w:name w:val="Сетка таблицы8"/>
    <w:basedOn w:val="a6"/>
    <w:next w:val="af7"/>
    <w:rsid w:val="00C729A4"/>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0">
    <w:name w:val="Нет списка23"/>
    <w:next w:val="a7"/>
    <w:semiHidden/>
    <w:rsid w:val="00C729A4"/>
  </w:style>
  <w:style w:type="numbering" w:customStyle="1" w:styleId="330">
    <w:name w:val="Нет списка33"/>
    <w:next w:val="a7"/>
    <w:semiHidden/>
    <w:rsid w:val="00C729A4"/>
  </w:style>
  <w:style w:type="numbering" w:customStyle="1" w:styleId="430">
    <w:name w:val="Нет списка43"/>
    <w:next w:val="a7"/>
    <w:semiHidden/>
    <w:rsid w:val="00C729A4"/>
  </w:style>
  <w:style w:type="numbering" w:customStyle="1" w:styleId="530">
    <w:name w:val="Нет списка53"/>
    <w:next w:val="a7"/>
    <w:semiHidden/>
    <w:rsid w:val="00C729A4"/>
  </w:style>
  <w:style w:type="numbering" w:customStyle="1" w:styleId="620">
    <w:name w:val="Нет списка62"/>
    <w:next w:val="a7"/>
    <w:semiHidden/>
    <w:rsid w:val="00C729A4"/>
  </w:style>
  <w:style w:type="table" w:customStyle="1" w:styleId="131">
    <w:name w:val="Сетка таблицы13"/>
    <w:basedOn w:val="a6"/>
    <w:next w:val="af7"/>
    <w:uiPriority w:val="39"/>
    <w:rsid w:val="00C729A4"/>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31">
    <w:name w:val="Сетка таблицы43"/>
    <w:basedOn w:val="a6"/>
    <w:next w:val="af7"/>
    <w:uiPriority w:val="59"/>
    <w:rsid w:val="00C729A4"/>
    <w:rPr>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93">
    <w:name w:val="Нет списка9"/>
    <w:next w:val="a7"/>
    <w:uiPriority w:val="99"/>
    <w:semiHidden/>
    <w:unhideWhenUsed/>
    <w:rsid w:val="00C729A4"/>
  </w:style>
  <w:style w:type="numbering" w:customStyle="1" w:styleId="140">
    <w:name w:val="Нет списка14"/>
    <w:next w:val="a7"/>
    <w:semiHidden/>
    <w:rsid w:val="00C729A4"/>
  </w:style>
  <w:style w:type="table" w:customStyle="1" w:styleId="94">
    <w:name w:val="Сетка таблицы9"/>
    <w:basedOn w:val="a6"/>
    <w:next w:val="af7"/>
    <w:rsid w:val="00C729A4"/>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0">
    <w:name w:val="Нет списка24"/>
    <w:next w:val="a7"/>
    <w:semiHidden/>
    <w:rsid w:val="00C729A4"/>
  </w:style>
  <w:style w:type="numbering" w:customStyle="1" w:styleId="340">
    <w:name w:val="Нет списка34"/>
    <w:next w:val="a7"/>
    <w:semiHidden/>
    <w:rsid w:val="00C729A4"/>
  </w:style>
  <w:style w:type="numbering" w:customStyle="1" w:styleId="440">
    <w:name w:val="Нет списка44"/>
    <w:next w:val="a7"/>
    <w:semiHidden/>
    <w:rsid w:val="00C729A4"/>
  </w:style>
  <w:style w:type="numbering" w:customStyle="1" w:styleId="540">
    <w:name w:val="Нет списка54"/>
    <w:next w:val="a7"/>
    <w:semiHidden/>
    <w:rsid w:val="00C729A4"/>
  </w:style>
  <w:style w:type="numbering" w:customStyle="1" w:styleId="630">
    <w:name w:val="Нет списка63"/>
    <w:next w:val="a7"/>
    <w:semiHidden/>
    <w:rsid w:val="00C729A4"/>
  </w:style>
  <w:style w:type="table" w:customStyle="1" w:styleId="141">
    <w:name w:val="Сетка таблицы14"/>
    <w:basedOn w:val="a6"/>
    <w:next w:val="af7"/>
    <w:uiPriority w:val="39"/>
    <w:rsid w:val="00C729A4"/>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41">
    <w:name w:val="Сетка таблицы44"/>
    <w:basedOn w:val="a6"/>
    <w:next w:val="af7"/>
    <w:uiPriority w:val="59"/>
    <w:rsid w:val="00C729A4"/>
    <w:rPr>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00">
    <w:name w:val="Нет списка10"/>
    <w:next w:val="a7"/>
    <w:uiPriority w:val="99"/>
    <w:semiHidden/>
    <w:unhideWhenUsed/>
    <w:rsid w:val="00C729A4"/>
  </w:style>
  <w:style w:type="numbering" w:customStyle="1" w:styleId="150">
    <w:name w:val="Нет списка15"/>
    <w:next w:val="a7"/>
    <w:semiHidden/>
    <w:rsid w:val="00C729A4"/>
  </w:style>
  <w:style w:type="table" w:customStyle="1" w:styleId="101">
    <w:name w:val="Сетка таблицы10"/>
    <w:basedOn w:val="a6"/>
    <w:next w:val="af7"/>
    <w:rsid w:val="00C729A4"/>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50">
    <w:name w:val="Нет списка25"/>
    <w:next w:val="a7"/>
    <w:semiHidden/>
    <w:rsid w:val="00C729A4"/>
  </w:style>
  <w:style w:type="numbering" w:customStyle="1" w:styleId="350">
    <w:name w:val="Нет списка35"/>
    <w:next w:val="a7"/>
    <w:semiHidden/>
    <w:rsid w:val="00C729A4"/>
  </w:style>
  <w:style w:type="numbering" w:customStyle="1" w:styleId="450">
    <w:name w:val="Нет списка45"/>
    <w:next w:val="a7"/>
    <w:semiHidden/>
    <w:rsid w:val="00C729A4"/>
  </w:style>
  <w:style w:type="numbering" w:customStyle="1" w:styleId="550">
    <w:name w:val="Нет списка55"/>
    <w:next w:val="a7"/>
    <w:semiHidden/>
    <w:rsid w:val="00C729A4"/>
  </w:style>
  <w:style w:type="numbering" w:customStyle="1" w:styleId="640">
    <w:name w:val="Нет списка64"/>
    <w:next w:val="a7"/>
    <w:semiHidden/>
    <w:rsid w:val="00C729A4"/>
  </w:style>
  <w:style w:type="table" w:customStyle="1" w:styleId="151">
    <w:name w:val="Сетка таблицы15"/>
    <w:basedOn w:val="a6"/>
    <w:next w:val="af7"/>
    <w:uiPriority w:val="59"/>
    <w:rsid w:val="00C729A4"/>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51">
    <w:name w:val="Сетка таблицы45"/>
    <w:basedOn w:val="a6"/>
    <w:next w:val="af7"/>
    <w:uiPriority w:val="59"/>
    <w:rsid w:val="00C729A4"/>
    <w:rPr>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60">
    <w:name w:val="Нет списка16"/>
    <w:next w:val="a7"/>
    <w:uiPriority w:val="99"/>
    <w:semiHidden/>
    <w:unhideWhenUsed/>
    <w:rsid w:val="00C729A4"/>
  </w:style>
  <w:style w:type="numbering" w:customStyle="1" w:styleId="170">
    <w:name w:val="Нет списка17"/>
    <w:next w:val="a7"/>
    <w:semiHidden/>
    <w:rsid w:val="00C729A4"/>
  </w:style>
  <w:style w:type="table" w:customStyle="1" w:styleId="161">
    <w:name w:val="Сетка таблицы16"/>
    <w:basedOn w:val="a6"/>
    <w:next w:val="af7"/>
    <w:rsid w:val="00C729A4"/>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0">
    <w:name w:val="Нет списка26"/>
    <w:next w:val="a7"/>
    <w:semiHidden/>
    <w:rsid w:val="00C729A4"/>
  </w:style>
  <w:style w:type="numbering" w:customStyle="1" w:styleId="360">
    <w:name w:val="Нет списка36"/>
    <w:next w:val="a7"/>
    <w:semiHidden/>
    <w:rsid w:val="00C729A4"/>
  </w:style>
  <w:style w:type="numbering" w:customStyle="1" w:styleId="460">
    <w:name w:val="Нет списка46"/>
    <w:next w:val="a7"/>
    <w:semiHidden/>
    <w:rsid w:val="00C729A4"/>
  </w:style>
  <w:style w:type="numbering" w:customStyle="1" w:styleId="56">
    <w:name w:val="Нет списка56"/>
    <w:next w:val="a7"/>
    <w:semiHidden/>
    <w:rsid w:val="00C729A4"/>
  </w:style>
  <w:style w:type="numbering" w:customStyle="1" w:styleId="65">
    <w:name w:val="Нет списка65"/>
    <w:next w:val="a7"/>
    <w:semiHidden/>
    <w:rsid w:val="00C729A4"/>
  </w:style>
  <w:style w:type="table" w:customStyle="1" w:styleId="171">
    <w:name w:val="Сетка таблицы17"/>
    <w:basedOn w:val="a6"/>
    <w:next w:val="af7"/>
    <w:uiPriority w:val="59"/>
    <w:rsid w:val="00C729A4"/>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61">
    <w:name w:val="Сетка таблицы46"/>
    <w:basedOn w:val="a6"/>
    <w:next w:val="af7"/>
    <w:uiPriority w:val="59"/>
    <w:rsid w:val="00C729A4"/>
    <w:rPr>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80">
    <w:name w:val="Сетка таблицы18"/>
    <w:basedOn w:val="a6"/>
    <w:next w:val="af7"/>
    <w:uiPriority w:val="59"/>
    <w:rsid w:val="00C729A4"/>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81">
    <w:name w:val="Нет списка18"/>
    <w:next w:val="a7"/>
    <w:uiPriority w:val="99"/>
    <w:semiHidden/>
    <w:unhideWhenUsed/>
    <w:rsid w:val="00C729A4"/>
  </w:style>
  <w:style w:type="numbering" w:customStyle="1" w:styleId="190">
    <w:name w:val="Нет списка19"/>
    <w:next w:val="a7"/>
    <w:semiHidden/>
    <w:rsid w:val="00C729A4"/>
  </w:style>
  <w:style w:type="table" w:customStyle="1" w:styleId="191">
    <w:name w:val="Сетка таблицы19"/>
    <w:basedOn w:val="a6"/>
    <w:next w:val="af7"/>
    <w:rsid w:val="00C729A4"/>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0">
    <w:name w:val="Нет списка27"/>
    <w:next w:val="a7"/>
    <w:semiHidden/>
    <w:rsid w:val="00C729A4"/>
  </w:style>
  <w:style w:type="numbering" w:customStyle="1" w:styleId="370">
    <w:name w:val="Нет списка37"/>
    <w:next w:val="a7"/>
    <w:semiHidden/>
    <w:rsid w:val="00C729A4"/>
  </w:style>
  <w:style w:type="numbering" w:customStyle="1" w:styleId="470">
    <w:name w:val="Нет списка47"/>
    <w:next w:val="a7"/>
    <w:semiHidden/>
    <w:rsid w:val="00C729A4"/>
  </w:style>
  <w:style w:type="numbering" w:customStyle="1" w:styleId="57">
    <w:name w:val="Нет списка57"/>
    <w:next w:val="a7"/>
    <w:semiHidden/>
    <w:rsid w:val="00C729A4"/>
  </w:style>
  <w:style w:type="numbering" w:customStyle="1" w:styleId="66">
    <w:name w:val="Нет списка66"/>
    <w:next w:val="a7"/>
    <w:semiHidden/>
    <w:rsid w:val="00C729A4"/>
  </w:style>
  <w:style w:type="table" w:customStyle="1" w:styleId="1100">
    <w:name w:val="Сетка таблицы110"/>
    <w:basedOn w:val="a6"/>
    <w:next w:val="af7"/>
    <w:uiPriority w:val="59"/>
    <w:rsid w:val="00C729A4"/>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71">
    <w:name w:val="Сетка таблицы47"/>
    <w:basedOn w:val="a6"/>
    <w:next w:val="af7"/>
    <w:uiPriority w:val="59"/>
    <w:rsid w:val="00C729A4"/>
    <w:rPr>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00">
    <w:name w:val="Нет списка20"/>
    <w:next w:val="a7"/>
    <w:uiPriority w:val="99"/>
    <w:semiHidden/>
    <w:unhideWhenUsed/>
    <w:rsid w:val="00C729A4"/>
  </w:style>
  <w:style w:type="numbering" w:customStyle="1" w:styleId="1101">
    <w:name w:val="Нет списка110"/>
    <w:next w:val="a7"/>
    <w:semiHidden/>
    <w:rsid w:val="00C729A4"/>
  </w:style>
  <w:style w:type="table" w:customStyle="1" w:styleId="201">
    <w:name w:val="Сетка таблицы20"/>
    <w:basedOn w:val="a6"/>
    <w:next w:val="af7"/>
    <w:rsid w:val="00C729A4"/>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80">
    <w:name w:val="Нет списка28"/>
    <w:next w:val="a7"/>
    <w:semiHidden/>
    <w:rsid w:val="00C729A4"/>
  </w:style>
  <w:style w:type="numbering" w:customStyle="1" w:styleId="38">
    <w:name w:val="Нет списка38"/>
    <w:next w:val="a7"/>
    <w:semiHidden/>
    <w:rsid w:val="00C729A4"/>
  </w:style>
  <w:style w:type="numbering" w:customStyle="1" w:styleId="48">
    <w:name w:val="Нет списка48"/>
    <w:next w:val="a7"/>
    <w:semiHidden/>
    <w:rsid w:val="00C729A4"/>
  </w:style>
  <w:style w:type="numbering" w:customStyle="1" w:styleId="58">
    <w:name w:val="Нет списка58"/>
    <w:next w:val="a7"/>
    <w:semiHidden/>
    <w:rsid w:val="00C729A4"/>
  </w:style>
  <w:style w:type="numbering" w:customStyle="1" w:styleId="67">
    <w:name w:val="Нет списка67"/>
    <w:next w:val="a7"/>
    <w:semiHidden/>
    <w:rsid w:val="00C729A4"/>
  </w:style>
  <w:style w:type="table" w:customStyle="1" w:styleId="1110">
    <w:name w:val="Сетка таблицы111"/>
    <w:basedOn w:val="a6"/>
    <w:next w:val="af7"/>
    <w:uiPriority w:val="39"/>
    <w:rsid w:val="00C729A4"/>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80">
    <w:name w:val="Сетка таблицы48"/>
    <w:basedOn w:val="a6"/>
    <w:next w:val="af7"/>
    <w:uiPriority w:val="59"/>
    <w:rsid w:val="00C729A4"/>
    <w:rPr>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92">
    <w:name w:val="Нет списка29"/>
    <w:next w:val="a7"/>
    <w:uiPriority w:val="99"/>
    <w:semiHidden/>
    <w:unhideWhenUsed/>
    <w:rsid w:val="00C729A4"/>
  </w:style>
  <w:style w:type="numbering" w:customStyle="1" w:styleId="1111">
    <w:name w:val="Нет списка111"/>
    <w:next w:val="a7"/>
    <w:uiPriority w:val="99"/>
    <w:semiHidden/>
    <w:rsid w:val="00C729A4"/>
  </w:style>
  <w:style w:type="table" w:customStyle="1" w:styleId="213">
    <w:name w:val="Сетка таблицы21"/>
    <w:basedOn w:val="a6"/>
    <w:next w:val="af7"/>
    <w:uiPriority w:val="39"/>
    <w:rsid w:val="00C729A4"/>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0">
    <w:name w:val="Нет списка210"/>
    <w:next w:val="a7"/>
    <w:semiHidden/>
    <w:rsid w:val="00C729A4"/>
  </w:style>
  <w:style w:type="numbering" w:customStyle="1" w:styleId="39">
    <w:name w:val="Нет списка39"/>
    <w:next w:val="a7"/>
    <w:semiHidden/>
    <w:rsid w:val="00C729A4"/>
  </w:style>
  <w:style w:type="numbering" w:customStyle="1" w:styleId="49">
    <w:name w:val="Нет списка49"/>
    <w:next w:val="a7"/>
    <w:semiHidden/>
    <w:rsid w:val="00C729A4"/>
  </w:style>
  <w:style w:type="numbering" w:customStyle="1" w:styleId="59">
    <w:name w:val="Нет списка59"/>
    <w:next w:val="a7"/>
    <w:semiHidden/>
    <w:rsid w:val="00C729A4"/>
  </w:style>
  <w:style w:type="numbering" w:customStyle="1" w:styleId="68">
    <w:name w:val="Нет списка68"/>
    <w:next w:val="a7"/>
    <w:semiHidden/>
    <w:rsid w:val="00C729A4"/>
  </w:style>
  <w:style w:type="table" w:customStyle="1" w:styleId="1120">
    <w:name w:val="Сетка таблицы112"/>
    <w:basedOn w:val="a6"/>
    <w:next w:val="af7"/>
    <w:uiPriority w:val="39"/>
    <w:rsid w:val="00C729A4"/>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90">
    <w:name w:val="Сетка таблицы49"/>
    <w:basedOn w:val="a6"/>
    <w:next w:val="af7"/>
    <w:uiPriority w:val="59"/>
    <w:rsid w:val="00C729A4"/>
    <w:rPr>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71">
    <w:name w:val="Сетка таблицы27"/>
    <w:basedOn w:val="a6"/>
    <w:next w:val="af7"/>
    <w:uiPriority w:val="59"/>
    <w:rsid w:val="00C729A4"/>
    <w:rPr>
      <w:rFonts w:eastAsia="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Paragraph1">
    <w:name w:val="List Paragraph1"/>
    <w:basedOn w:val="a4"/>
    <w:link w:val="ListParagraph10"/>
    <w:qFormat/>
    <w:rsid w:val="00C729A4"/>
    <w:pPr>
      <w:widowControl w:val="0"/>
    </w:pPr>
    <w:rPr>
      <w:rFonts w:ascii="Calibri" w:eastAsia="Times New Roman" w:hAnsi="Calibri"/>
      <w:sz w:val="22"/>
      <w:lang w:val="en-US" w:eastAsia="ru-RU"/>
    </w:rPr>
  </w:style>
  <w:style w:type="character" w:styleId="affff4">
    <w:name w:val="Placeholder Text"/>
    <w:uiPriority w:val="99"/>
    <w:semiHidden/>
    <w:rsid w:val="00C729A4"/>
    <w:rPr>
      <w:color w:val="808080"/>
    </w:rPr>
  </w:style>
  <w:style w:type="table" w:customStyle="1" w:styleId="221">
    <w:name w:val="Сетка таблицы22"/>
    <w:basedOn w:val="a6"/>
    <w:next w:val="af7"/>
    <w:uiPriority w:val="39"/>
    <w:rsid w:val="00C729A4"/>
    <w:rPr>
      <w:rFonts w:eastAsia="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85pt">
    <w:name w:val="Основной текст + 8;5 pt;Полужирный;Курсив"/>
    <w:rsid w:val="00C729A4"/>
    <w:rPr>
      <w:rFonts w:ascii="Arial" w:eastAsia="Arial" w:hAnsi="Arial" w:cs="Arial"/>
      <w:b/>
      <w:bCs/>
      <w:i/>
      <w:iCs/>
      <w:color w:val="000000"/>
      <w:spacing w:val="0"/>
      <w:w w:val="100"/>
      <w:position w:val="0"/>
      <w:sz w:val="17"/>
      <w:szCs w:val="17"/>
      <w:shd w:val="clear" w:color="auto" w:fill="FFFFFF"/>
      <w:lang w:val="ru-RU" w:eastAsia="ru-RU" w:bidi="ru-RU"/>
    </w:rPr>
  </w:style>
  <w:style w:type="character" w:customStyle="1" w:styleId="85pt0">
    <w:name w:val="Основной текст + 8;5 pt"/>
    <w:rsid w:val="00C729A4"/>
    <w:rPr>
      <w:rFonts w:ascii="Arial" w:eastAsia="Arial" w:hAnsi="Arial" w:cs="Arial"/>
      <w:color w:val="000000"/>
      <w:spacing w:val="0"/>
      <w:w w:val="100"/>
      <w:position w:val="0"/>
      <w:sz w:val="17"/>
      <w:szCs w:val="17"/>
      <w:shd w:val="clear" w:color="auto" w:fill="FFFFFF"/>
      <w:lang w:val="ru-RU" w:eastAsia="ru-RU" w:bidi="ru-RU"/>
    </w:rPr>
  </w:style>
  <w:style w:type="character" w:customStyle="1" w:styleId="241">
    <w:name w:val="Основной текст (24)_"/>
    <w:link w:val="242"/>
    <w:rsid w:val="00C729A4"/>
    <w:rPr>
      <w:rFonts w:ascii="Arial" w:eastAsia="Arial" w:hAnsi="Arial" w:cs="Arial"/>
      <w:b/>
      <w:bCs/>
      <w:sz w:val="23"/>
      <w:szCs w:val="23"/>
      <w:shd w:val="clear" w:color="auto" w:fill="FFFFFF"/>
    </w:rPr>
  </w:style>
  <w:style w:type="paragraph" w:customStyle="1" w:styleId="242">
    <w:name w:val="Основной текст (24)"/>
    <w:basedOn w:val="a4"/>
    <w:link w:val="241"/>
    <w:rsid w:val="00C729A4"/>
    <w:pPr>
      <w:widowControl w:val="0"/>
      <w:shd w:val="clear" w:color="auto" w:fill="FFFFFF"/>
      <w:spacing w:line="0" w:lineRule="atLeast"/>
      <w:ind w:hanging="360"/>
    </w:pPr>
    <w:rPr>
      <w:rFonts w:ascii="Arial" w:eastAsia="Arial" w:hAnsi="Arial"/>
      <w:b/>
      <w:bCs/>
      <w:sz w:val="23"/>
      <w:szCs w:val="23"/>
    </w:rPr>
  </w:style>
  <w:style w:type="character" w:customStyle="1" w:styleId="69">
    <w:name w:val="Основной текст (6)_"/>
    <w:link w:val="6a"/>
    <w:rsid w:val="00C729A4"/>
    <w:rPr>
      <w:rFonts w:ascii="Arial" w:eastAsia="Arial" w:hAnsi="Arial" w:cs="Arial"/>
      <w:b/>
      <w:bCs/>
      <w:shd w:val="clear" w:color="auto" w:fill="FFFFFF"/>
    </w:rPr>
  </w:style>
  <w:style w:type="paragraph" w:customStyle="1" w:styleId="6a">
    <w:name w:val="Основной текст (6)"/>
    <w:basedOn w:val="a4"/>
    <w:link w:val="69"/>
    <w:rsid w:val="00C729A4"/>
    <w:pPr>
      <w:widowControl w:val="0"/>
      <w:shd w:val="clear" w:color="auto" w:fill="FFFFFF"/>
      <w:spacing w:before="480" w:after="360" w:line="274" w:lineRule="exact"/>
      <w:ind w:hanging="1140"/>
    </w:pPr>
    <w:rPr>
      <w:rFonts w:ascii="Arial" w:eastAsia="Arial" w:hAnsi="Arial"/>
      <w:b/>
      <w:bCs/>
      <w:sz w:val="20"/>
      <w:szCs w:val="20"/>
    </w:rPr>
  </w:style>
  <w:style w:type="character" w:customStyle="1" w:styleId="85pt1">
    <w:name w:val="Основной текст + 8;5 pt;Полужирный"/>
    <w:rsid w:val="00C729A4"/>
    <w:rPr>
      <w:rFonts w:ascii="Arial" w:eastAsia="Arial" w:hAnsi="Arial" w:cs="Arial"/>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8pt1">
    <w:name w:val="Основной текст + 8 pt;Курсив"/>
    <w:rsid w:val="00C729A4"/>
    <w:rPr>
      <w:rFonts w:ascii="Arial" w:eastAsia="Arial" w:hAnsi="Arial" w:cs="Arial"/>
      <w:b w:val="0"/>
      <w:bCs w:val="0"/>
      <w:i/>
      <w:iCs/>
      <w:smallCaps w:val="0"/>
      <w:strike w:val="0"/>
      <w:color w:val="000000"/>
      <w:spacing w:val="0"/>
      <w:w w:val="100"/>
      <w:position w:val="0"/>
      <w:sz w:val="16"/>
      <w:szCs w:val="16"/>
      <w:u w:val="none"/>
      <w:shd w:val="clear" w:color="auto" w:fill="FFFFFF"/>
      <w:lang w:val="ru-RU" w:eastAsia="ru-RU" w:bidi="ru-RU"/>
    </w:rPr>
  </w:style>
  <w:style w:type="character" w:customStyle="1" w:styleId="Garamond12pt">
    <w:name w:val="Основной текст + Garamond;12 pt;Полужирный;Курсив"/>
    <w:rsid w:val="00C729A4"/>
    <w:rPr>
      <w:rFonts w:ascii="Garamond" w:eastAsia="Garamond" w:hAnsi="Garamond" w:cs="Garamond"/>
      <w:b/>
      <w:bCs/>
      <w:i/>
      <w:iCs/>
      <w:smallCaps w:val="0"/>
      <w:strike w:val="0"/>
      <w:color w:val="000000"/>
      <w:spacing w:val="0"/>
      <w:w w:val="100"/>
      <w:position w:val="0"/>
      <w:sz w:val="24"/>
      <w:szCs w:val="24"/>
      <w:u w:val="none"/>
      <w:shd w:val="clear" w:color="auto" w:fill="FFFFFF"/>
      <w:lang w:val="en-US" w:eastAsia="en-US" w:bidi="en-US"/>
    </w:rPr>
  </w:style>
  <w:style w:type="character" w:customStyle="1" w:styleId="2f0">
    <w:name w:val="Заголовок №2_"/>
    <w:link w:val="2f1"/>
    <w:rsid w:val="00C729A4"/>
    <w:rPr>
      <w:rFonts w:ascii="Arial" w:eastAsia="Arial" w:hAnsi="Arial" w:cs="Arial"/>
      <w:b/>
      <w:bCs/>
      <w:sz w:val="23"/>
      <w:szCs w:val="23"/>
      <w:shd w:val="clear" w:color="auto" w:fill="FFFFFF"/>
    </w:rPr>
  </w:style>
  <w:style w:type="paragraph" w:customStyle="1" w:styleId="2f1">
    <w:name w:val="Заголовок №2"/>
    <w:basedOn w:val="a4"/>
    <w:link w:val="2f0"/>
    <w:rsid w:val="00C729A4"/>
    <w:pPr>
      <w:widowControl w:val="0"/>
      <w:shd w:val="clear" w:color="auto" w:fill="FFFFFF"/>
      <w:spacing w:after="540" w:line="0" w:lineRule="atLeast"/>
      <w:ind w:hanging="360"/>
      <w:outlineLvl w:val="1"/>
    </w:pPr>
    <w:rPr>
      <w:rFonts w:ascii="Arial" w:eastAsia="Arial" w:hAnsi="Arial"/>
      <w:b/>
      <w:bCs/>
      <w:sz w:val="23"/>
      <w:szCs w:val="23"/>
    </w:rPr>
  </w:style>
  <w:style w:type="numbering" w:customStyle="1" w:styleId="300">
    <w:name w:val="Нет списка30"/>
    <w:next w:val="a7"/>
    <w:uiPriority w:val="99"/>
    <w:semiHidden/>
    <w:unhideWhenUsed/>
    <w:rsid w:val="00C729A4"/>
  </w:style>
  <w:style w:type="table" w:customStyle="1" w:styleId="231">
    <w:name w:val="Сетка таблицы23"/>
    <w:basedOn w:val="a6"/>
    <w:next w:val="af7"/>
    <w:uiPriority w:val="39"/>
    <w:rsid w:val="00C729A4"/>
    <w:rPr>
      <w:rFonts w:ascii="Times New Roman" w:eastAsia="Times New Roman"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43">
    <w:name w:val="Сетка таблицы24"/>
    <w:basedOn w:val="a6"/>
    <w:next w:val="af7"/>
    <w:uiPriority w:val="59"/>
    <w:rsid w:val="00C729A4"/>
    <w:rPr>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21">
    <w:name w:val="Нет списка112"/>
    <w:next w:val="a7"/>
    <w:uiPriority w:val="99"/>
    <w:semiHidden/>
    <w:unhideWhenUsed/>
    <w:rsid w:val="00C729A4"/>
  </w:style>
  <w:style w:type="table" w:customStyle="1" w:styleId="113">
    <w:name w:val="Сетка таблицы113"/>
    <w:basedOn w:val="a6"/>
    <w:next w:val="af7"/>
    <w:uiPriority w:val="59"/>
    <w:rsid w:val="00C729A4"/>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10">
    <w:name w:val="Нет списка211"/>
    <w:next w:val="a7"/>
    <w:uiPriority w:val="99"/>
    <w:semiHidden/>
    <w:unhideWhenUsed/>
    <w:rsid w:val="00C729A4"/>
  </w:style>
  <w:style w:type="numbering" w:customStyle="1" w:styleId="3100">
    <w:name w:val="Нет списка310"/>
    <w:next w:val="a7"/>
    <w:uiPriority w:val="99"/>
    <w:semiHidden/>
    <w:unhideWhenUsed/>
    <w:rsid w:val="00C729A4"/>
  </w:style>
  <w:style w:type="numbering" w:customStyle="1" w:styleId="4100">
    <w:name w:val="Нет списка410"/>
    <w:next w:val="a7"/>
    <w:uiPriority w:val="99"/>
    <w:semiHidden/>
    <w:unhideWhenUsed/>
    <w:rsid w:val="00C729A4"/>
  </w:style>
  <w:style w:type="table" w:customStyle="1" w:styleId="312">
    <w:name w:val="Сетка таблицы31"/>
    <w:basedOn w:val="a6"/>
    <w:next w:val="af7"/>
    <w:uiPriority w:val="39"/>
    <w:rsid w:val="00C729A4"/>
    <w:rPr>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76">
    <w:name w:val="Абзац списка7"/>
    <w:basedOn w:val="a4"/>
    <w:rsid w:val="00C729A4"/>
    <w:pPr>
      <w:widowControl w:val="0"/>
      <w:adjustRightInd w:val="0"/>
      <w:spacing w:before="120" w:after="120"/>
      <w:textAlignment w:val="baseline"/>
    </w:pPr>
    <w:rPr>
      <w:rFonts w:eastAsia="Times New Roman"/>
      <w:spacing w:val="-5"/>
      <w:sz w:val="28"/>
      <w:lang w:eastAsia="ru-RU"/>
    </w:rPr>
  </w:style>
  <w:style w:type="paragraph" w:customStyle="1" w:styleId="114">
    <w:name w:val="Абзац списка11"/>
    <w:basedOn w:val="a4"/>
    <w:rsid w:val="00C729A4"/>
    <w:pPr>
      <w:widowControl w:val="0"/>
      <w:adjustRightInd w:val="0"/>
      <w:spacing w:before="120" w:after="120"/>
    </w:pPr>
    <w:rPr>
      <w:rFonts w:eastAsia="Times New Roman"/>
      <w:spacing w:val="-5"/>
      <w:sz w:val="28"/>
      <w:lang w:eastAsia="ru-RU"/>
    </w:rPr>
  </w:style>
  <w:style w:type="paragraph" w:customStyle="1" w:styleId="6b">
    <w:name w:val="Абзац списка6"/>
    <w:basedOn w:val="a4"/>
    <w:rsid w:val="00C729A4"/>
    <w:pPr>
      <w:widowControl w:val="0"/>
      <w:adjustRightInd w:val="0"/>
      <w:spacing w:before="120" w:after="120"/>
      <w:textAlignment w:val="baseline"/>
    </w:pPr>
    <w:rPr>
      <w:rFonts w:eastAsia="Times New Roman"/>
      <w:spacing w:val="-5"/>
      <w:sz w:val="28"/>
      <w:lang w:eastAsia="ru-RU"/>
    </w:rPr>
  </w:style>
  <w:style w:type="paragraph" w:customStyle="1" w:styleId="85">
    <w:name w:val="Абзац списка8"/>
    <w:basedOn w:val="a4"/>
    <w:rsid w:val="00C729A4"/>
    <w:pPr>
      <w:widowControl w:val="0"/>
      <w:adjustRightInd w:val="0"/>
      <w:spacing w:before="120" w:after="120"/>
      <w:textAlignment w:val="baseline"/>
    </w:pPr>
    <w:rPr>
      <w:rFonts w:eastAsia="Times New Roman"/>
      <w:spacing w:val="-5"/>
      <w:sz w:val="28"/>
      <w:lang w:eastAsia="ru-RU"/>
    </w:rPr>
  </w:style>
  <w:style w:type="paragraph" w:customStyle="1" w:styleId="xl117">
    <w:name w:val="xl117"/>
    <w:basedOn w:val="a4"/>
    <w:rsid w:val="00C729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imes New Roman"/>
      <w:b/>
      <w:bCs/>
      <w:szCs w:val="24"/>
      <w:lang w:eastAsia="ru-RU"/>
    </w:rPr>
  </w:style>
  <w:style w:type="paragraph" w:customStyle="1" w:styleId="xl118">
    <w:name w:val="xl118"/>
    <w:basedOn w:val="a4"/>
    <w:rsid w:val="00C729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imes New Roman"/>
      <w:szCs w:val="24"/>
      <w:lang w:eastAsia="ru-RU"/>
    </w:rPr>
  </w:style>
  <w:style w:type="paragraph" w:customStyle="1" w:styleId="xl119">
    <w:name w:val="xl119"/>
    <w:basedOn w:val="a4"/>
    <w:rsid w:val="00C729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imes New Roman"/>
      <w:szCs w:val="24"/>
      <w:lang w:eastAsia="ru-RU"/>
    </w:rPr>
  </w:style>
  <w:style w:type="paragraph" w:customStyle="1" w:styleId="xl120">
    <w:name w:val="xl120"/>
    <w:basedOn w:val="a4"/>
    <w:rsid w:val="00C729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imes New Roman"/>
      <w:szCs w:val="24"/>
      <w:lang w:eastAsia="ru-RU"/>
    </w:rPr>
  </w:style>
  <w:style w:type="paragraph" w:customStyle="1" w:styleId="xl121">
    <w:name w:val="xl121"/>
    <w:basedOn w:val="a4"/>
    <w:rsid w:val="00C729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imes New Roman"/>
      <w:b/>
      <w:bCs/>
      <w:szCs w:val="24"/>
      <w:lang w:eastAsia="ru-RU"/>
    </w:rPr>
  </w:style>
  <w:style w:type="paragraph" w:customStyle="1" w:styleId="xl122">
    <w:name w:val="xl122"/>
    <w:basedOn w:val="a4"/>
    <w:rsid w:val="00C729A4"/>
    <w:pPr>
      <w:pBdr>
        <w:top w:val="single" w:sz="4" w:space="0" w:color="auto"/>
        <w:left w:val="single" w:sz="4" w:space="22" w:color="auto"/>
        <w:bottom w:val="single" w:sz="4" w:space="0" w:color="auto"/>
        <w:right w:val="single" w:sz="4" w:space="0" w:color="auto"/>
      </w:pBdr>
      <w:shd w:val="clear" w:color="000000" w:fill="FFFFFF"/>
      <w:spacing w:before="100" w:beforeAutospacing="1" w:after="100" w:afterAutospacing="1"/>
      <w:ind w:firstLineChars="200" w:firstLine="200"/>
      <w:textAlignment w:val="center"/>
    </w:pPr>
    <w:rPr>
      <w:rFonts w:eastAsia="Times New Roman"/>
      <w:szCs w:val="24"/>
      <w:lang w:eastAsia="ru-RU"/>
    </w:rPr>
  </w:style>
  <w:style w:type="paragraph" w:customStyle="1" w:styleId="xl123">
    <w:name w:val="xl123"/>
    <w:basedOn w:val="a4"/>
    <w:rsid w:val="00C729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imes New Roman"/>
      <w:szCs w:val="24"/>
      <w:lang w:eastAsia="ru-RU"/>
    </w:rPr>
  </w:style>
  <w:style w:type="paragraph" w:customStyle="1" w:styleId="xl124">
    <w:name w:val="xl124"/>
    <w:basedOn w:val="a4"/>
    <w:rsid w:val="00C729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imes New Roman"/>
      <w:szCs w:val="24"/>
      <w:lang w:eastAsia="ru-RU"/>
    </w:rPr>
  </w:style>
  <w:style w:type="paragraph" w:customStyle="1" w:styleId="xl125">
    <w:name w:val="xl125"/>
    <w:basedOn w:val="a4"/>
    <w:rsid w:val="00C729A4"/>
    <w:pPr>
      <w:pBdr>
        <w:top w:val="single" w:sz="4" w:space="0" w:color="auto"/>
        <w:left w:val="single" w:sz="4" w:space="22" w:color="auto"/>
        <w:bottom w:val="single" w:sz="4" w:space="0" w:color="auto"/>
        <w:right w:val="single" w:sz="4" w:space="0" w:color="auto"/>
      </w:pBdr>
      <w:shd w:val="clear" w:color="000000" w:fill="FFFFFF"/>
      <w:spacing w:before="100" w:beforeAutospacing="1" w:after="100" w:afterAutospacing="1"/>
      <w:ind w:firstLineChars="200" w:firstLine="200"/>
      <w:textAlignment w:val="center"/>
    </w:pPr>
    <w:rPr>
      <w:rFonts w:eastAsia="Times New Roman"/>
      <w:szCs w:val="24"/>
      <w:lang w:eastAsia="ru-RU"/>
    </w:rPr>
  </w:style>
  <w:style w:type="paragraph" w:customStyle="1" w:styleId="xl126">
    <w:name w:val="xl126"/>
    <w:basedOn w:val="a4"/>
    <w:rsid w:val="00C729A4"/>
    <w:pPr>
      <w:pBdr>
        <w:top w:val="single" w:sz="4" w:space="0" w:color="auto"/>
        <w:left w:val="single" w:sz="4" w:space="11" w:color="auto"/>
        <w:bottom w:val="single" w:sz="4" w:space="0" w:color="auto"/>
        <w:right w:val="single" w:sz="4" w:space="0" w:color="auto"/>
      </w:pBdr>
      <w:shd w:val="clear" w:color="000000" w:fill="FFFFFF"/>
      <w:spacing w:before="100" w:beforeAutospacing="1" w:after="100" w:afterAutospacing="1"/>
      <w:ind w:firstLineChars="100" w:firstLine="100"/>
      <w:textAlignment w:val="center"/>
    </w:pPr>
    <w:rPr>
      <w:rFonts w:eastAsia="Times New Roman"/>
      <w:b/>
      <w:bCs/>
      <w:szCs w:val="24"/>
      <w:lang w:eastAsia="ru-RU"/>
    </w:rPr>
  </w:style>
  <w:style w:type="paragraph" w:customStyle="1" w:styleId="xl127">
    <w:name w:val="xl127"/>
    <w:basedOn w:val="a4"/>
    <w:rsid w:val="00C729A4"/>
    <w:pPr>
      <w:pBdr>
        <w:top w:val="single" w:sz="4" w:space="0" w:color="auto"/>
        <w:left w:val="single" w:sz="4" w:space="31" w:color="auto"/>
        <w:bottom w:val="single" w:sz="4" w:space="0" w:color="auto"/>
        <w:right w:val="single" w:sz="4" w:space="0" w:color="auto"/>
      </w:pBdr>
      <w:shd w:val="clear" w:color="000000" w:fill="FFFFFF"/>
      <w:spacing w:before="100" w:beforeAutospacing="1" w:after="100" w:afterAutospacing="1"/>
      <w:ind w:firstLineChars="300" w:firstLine="300"/>
      <w:textAlignment w:val="bottom"/>
    </w:pPr>
    <w:rPr>
      <w:rFonts w:eastAsia="Times New Roman"/>
      <w:szCs w:val="24"/>
      <w:lang w:eastAsia="ru-RU"/>
    </w:rPr>
  </w:style>
  <w:style w:type="paragraph" w:customStyle="1" w:styleId="xl128">
    <w:name w:val="xl128"/>
    <w:basedOn w:val="a4"/>
    <w:rsid w:val="00C729A4"/>
    <w:pPr>
      <w:pBdr>
        <w:top w:val="single" w:sz="4" w:space="0" w:color="auto"/>
        <w:left w:val="single" w:sz="4" w:space="22" w:color="auto"/>
        <w:bottom w:val="single" w:sz="4" w:space="0" w:color="auto"/>
        <w:right w:val="single" w:sz="4" w:space="0" w:color="auto"/>
      </w:pBdr>
      <w:shd w:val="clear" w:color="000000" w:fill="FFFFFF"/>
      <w:spacing w:before="100" w:beforeAutospacing="1" w:after="100" w:afterAutospacing="1"/>
      <w:ind w:firstLineChars="200" w:firstLine="200"/>
      <w:textAlignment w:val="center"/>
    </w:pPr>
    <w:rPr>
      <w:rFonts w:eastAsia="Times New Roman"/>
      <w:szCs w:val="24"/>
      <w:lang w:eastAsia="ru-RU"/>
    </w:rPr>
  </w:style>
  <w:style w:type="paragraph" w:customStyle="1" w:styleId="xl170">
    <w:name w:val="xl170"/>
    <w:basedOn w:val="a4"/>
    <w:rsid w:val="00C729A4"/>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jc w:val="center"/>
      <w:textAlignment w:val="center"/>
    </w:pPr>
    <w:rPr>
      <w:rFonts w:eastAsia="Times New Roman"/>
      <w:b/>
      <w:bCs/>
      <w:szCs w:val="24"/>
      <w:lang w:eastAsia="ru-RU"/>
    </w:rPr>
  </w:style>
  <w:style w:type="paragraph" w:customStyle="1" w:styleId="xl171">
    <w:name w:val="xl171"/>
    <w:basedOn w:val="a4"/>
    <w:rsid w:val="00C729A4"/>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jc w:val="center"/>
      <w:textAlignment w:val="center"/>
    </w:pPr>
    <w:rPr>
      <w:rFonts w:eastAsia="Times New Roman"/>
      <w:szCs w:val="24"/>
      <w:lang w:eastAsia="ru-RU"/>
    </w:rPr>
  </w:style>
  <w:style w:type="paragraph" w:customStyle="1" w:styleId="xl172">
    <w:name w:val="xl172"/>
    <w:basedOn w:val="a4"/>
    <w:rsid w:val="00C729A4"/>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jc w:val="center"/>
      <w:textAlignment w:val="center"/>
    </w:pPr>
    <w:rPr>
      <w:rFonts w:eastAsia="Times New Roman"/>
      <w:szCs w:val="24"/>
      <w:lang w:eastAsia="ru-RU"/>
    </w:rPr>
  </w:style>
  <w:style w:type="paragraph" w:customStyle="1" w:styleId="xl173">
    <w:name w:val="xl173"/>
    <w:basedOn w:val="a4"/>
    <w:rsid w:val="00C729A4"/>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jc w:val="center"/>
      <w:textAlignment w:val="center"/>
    </w:pPr>
    <w:rPr>
      <w:rFonts w:eastAsia="Times New Roman"/>
      <w:b/>
      <w:bCs/>
      <w:szCs w:val="24"/>
      <w:lang w:eastAsia="ru-RU"/>
    </w:rPr>
  </w:style>
  <w:style w:type="paragraph" w:customStyle="1" w:styleId="xl174">
    <w:name w:val="xl174"/>
    <w:basedOn w:val="a4"/>
    <w:rsid w:val="00C729A4"/>
    <w:pPr>
      <w:shd w:val="clear" w:color="000000" w:fill="D7E4BC"/>
      <w:spacing w:before="100" w:beforeAutospacing="1" w:after="100" w:afterAutospacing="1"/>
    </w:pPr>
    <w:rPr>
      <w:rFonts w:eastAsia="Times New Roman"/>
      <w:szCs w:val="24"/>
      <w:lang w:eastAsia="ru-RU"/>
    </w:rPr>
  </w:style>
  <w:style w:type="paragraph" w:customStyle="1" w:styleId="xl175">
    <w:name w:val="xl175"/>
    <w:basedOn w:val="a4"/>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rPr>
      <w:rFonts w:ascii="Segoe UI" w:eastAsia="Times New Roman" w:hAnsi="Segoe UI" w:cs="Segoe UI"/>
      <w:b/>
      <w:bCs/>
      <w:szCs w:val="24"/>
      <w:lang w:eastAsia="ru-RU"/>
    </w:rPr>
  </w:style>
  <w:style w:type="paragraph" w:customStyle="1" w:styleId="xl176">
    <w:name w:val="xl176"/>
    <w:basedOn w:val="a4"/>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rPr>
      <w:rFonts w:eastAsia="Times New Roman"/>
      <w:color w:val="969696"/>
      <w:szCs w:val="24"/>
      <w:lang w:eastAsia="ru-RU"/>
    </w:rPr>
  </w:style>
  <w:style w:type="paragraph" w:customStyle="1" w:styleId="xl177">
    <w:name w:val="xl177"/>
    <w:basedOn w:val="a4"/>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rPr>
      <w:rFonts w:eastAsia="Times New Roman"/>
      <w:b/>
      <w:bCs/>
      <w:szCs w:val="24"/>
      <w:lang w:eastAsia="ru-RU"/>
    </w:rPr>
  </w:style>
  <w:style w:type="paragraph" w:customStyle="1" w:styleId="xl178">
    <w:name w:val="xl178"/>
    <w:basedOn w:val="a4"/>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rPr>
      <w:rFonts w:eastAsia="Times New Roman"/>
      <w:szCs w:val="24"/>
      <w:lang w:eastAsia="ru-RU"/>
    </w:rPr>
  </w:style>
  <w:style w:type="paragraph" w:customStyle="1" w:styleId="xl179">
    <w:name w:val="xl179"/>
    <w:basedOn w:val="a4"/>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rPr>
      <w:rFonts w:eastAsia="Times New Roman"/>
      <w:b/>
      <w:bCs/>
      <w:szCs w:val="24"/>
      <w:lang w:eastAsia="ru-RU"/>
    </w:rPr>
  </w:style>
  <w:style w:type="paragraph" w:customStyle="1" w:styleId="xl180">
    <w:name w:val="xl180"/>
    <w:basedOn w:val="a4"/>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rPr>
      <w:rFonts w:eastAsia="Times New Roman"/>
      <w:szCs w:val="24"/>
      <w:lang w:eastAsia="ru-RU"/>
    </w:rPr>
  </w:style>
  <w:style w:type="paragraph" w:customStyle="1" w:styleId="xl181">
    <w:name w:val="xl181"/>
    <w:basedOn w:val="a4"/>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rPr>
      <w:rFonts w:eastAsia="Times New Roman"/>
      <w:b/>
      <w:bCs/>
      <w:szCs w:val="24"/>
      <w:lang w:eastAsia="ru-RU"/>
    </w:rPr>
  </w:style>
  <w:style w:type="paragraph" w:customStyle="1" w:styleId="xl182">
    <w:name w:val="xl182"/>
    <w:basedOn w:val="a4"/>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rPr>
      <w:rFonts w:eastAsia="Times New Roman"/>
      <w:szCs w:val="24"/>
      <w:lang w:eastAsia="ru-RU"/>
    </w:rPr>
  </w:style>
  <w:style w:type="paragraph" w:customStyle="1" w:styleId="xl183">
    <w:name w:val="xl183"/>
    <w:basedOn w:val="a4"/>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rPr>
      <w:rFonts w:eastAsia="Times New Roman"/>
      <w:b/>
      <w:bCs/>
      <w:szCs w:val="24"/>
      <w:lang w:eastAsia="ru-RU"/>
    </w:rPr>
  </w:style>
  <w:style w:type="paragraph" w:customStyle="1" w:styleId="xl184">
    <w:name w:val="xl184"/>
    <w:basedOn w:val="a4"/>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rPr>
      <w:rFonts w:eastAsia="Times New Roman"/>
      <w:szCs w:val="24"/>
      <w:lang w:eastAsia="ru-RU"/>
    </w:rPr>
  </w:style>
  <w:style w:type="paragraph" w:customStyle="1" w:styleId="xl185">
    <w:name w:val="xl185"/>
    <w:basedOn w:val="a4"/>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rPr>
      <w:rFonts w:eastAsia="Times New Roman"/>
      <w:szCs w:val="24"/>
      <w:lang w:eastAsia="ru-RU"/>
    </w:rPr>
  </w:style>
  <w:style w:type="paragraph" w:customStyle="1" w:styleId="xl186">
    <w:name w:val="xl186"/>
    <w:basedOn w:val="a4"/>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rPr>
      <w:rFonts w:eastAsia="Times New Roman"/>
      <w:b/>
      <w:bCs/>
      <w:szCs w:val="24"/>
      <w:lang w:eastAsia="ru-RU"/>
    </w:rPr>
  </w:style>
  <w:style w:type="paragraph" w:customStyle="1" w:styleId="xl187">
    <w:name w:val="xl187"/>
    <w:basedOn w:val="a4"/>
    <w:rsid w:val="00C729A4"/>
    <w:pPr>
      <w:shd w:val="clear" w:color="000000" w:fill="E6B9B8"/>
      <w:spacing w:before="100" w:beforeAutospacing="1" w:after="100" w:afterAutospacing="1"/>
    </w:pPr>
    <w:rPr>
      <w:rFonts w:eastAsia="Times New Roman"/>
      <w:szCs w:val="24"/>
      <w:lang w:eastAsia="ru-RU"/>
    </w:rPr>
  </w:style>
  <w:style w:type="paragraph" w:customStyle="1" w:styleId="xl188">
    <w:name w:val="xl188"/>
    <w:basedOn w:val="a4"/>
    <w:rsid w:val="00C729A4"/>
    <w:pPr>
      <w:shd w:val="clear" w:color="000000" w:fill="808080"/>
      <w:spacing w:before="100" w:beforeAutospacing="1" w:after="100" w:afterAutospacing="1"/>
    </w:pPr>
    <w:rPr>
      <w:rFonts w:eastAsia="Times New Roman"/>
      <w:szCs w:val="24"/>
      <w:lang w:eastAsia="ru-RU"/>
    </w:rPr>
  </w:style>
  <w:style w:type="paragraph" w:customStyle="1" w:styleId="xl189">
    <w:name w:val="xl189"/>
    <w:basedOn w:val="a4"/>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rPr>
      <w:rFonts w:ascii="Segoe UI" w:eastAsia="Times New Roman" w:hAnsi="Segoe UI" w:cs="Segoe UI"/>
      <w:b/>
      <w:bCs/>
      <w:szCs w:val="24"/>
      <w:lang w:eastAsia="ru-RU"/>
    </w:rPr>
  </w:style>
  <w:style w:type="paragraph" w:customStyle="1" w:styleId="xl190">
    <w:name w:val="xl190"/>
    <w:basedOn w:val="a4"/>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rPr>
      <w:rFonts w:eastAsia="Times New Roman"/>
      <w:color w:val="969696"/>
      <w:szCs w:val="24"/>
      <w:lang w:eastAsia="ru-RU"/>
    </w:rPr>
  </w:style>
  <w:style w:type="paragraph" w:customStyle="1" w:styleId="xl191">
    <w:name w:val="xl191"/>
    <w:basedOn w:val="a4"/>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rPr>
      <w:rFonts w:eastAsia="Times New Roman"/>
      <w:b/>
      <w:bCs/>
      <w:szCs w:val="24"/>
      <w:lang w:eastAsia="ru-RU"/>
    </w:rPr>
  </w:style>
  <w:style w:type="paragraph" w:customStyle="1" w:styleId="xl192">
    <w:name w:val="xl192"/>
    <w:basedOn w:val="a4"/>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rPr>
      <w:rFonts w:eastAsia="Times New Roman"/>
      <w:szCs w:val="24"/>
      <w:lang w:eastAsia="ru-RU"/>
    </w:rPr>
  </w:style>
  <w:style w:type="paragraph" w:customStyle="1" w:styleId="xl193">
    <w:name w:val="xl193"/>
    <w:basedOn w:val="a4"/>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rPr>
      <w:rFonts w:eastAsia="Times New Roman"/>
      <w:b/>
      <w:bCs/>
      <w:szCs w:val="24"/>
      <w:lang w:eastAsia="ru-RU"/>
    </w:rPr>
  </w:style>
  <w:style w:type="paragraph" w:customStyle="1" w:styleId="xl194">
    <w:name w:val="xl194"/>
    <w:basedOn w:val="a4"/>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rPr>
      <w:rFonts w:eastAsia="Times New Roman"/>
      <w:b/>
      <w:bCs/>
      <w:szCs w:val="24"/>
      <w:lang w:eastAsia="ru-RU"/>
    </w:rPr>
  </w:style>
  <w:style w:type="paragraph" w:customStyle="1" w:styleId="xl195">
    <w:name w:val="xl195"/>
    <w:basedOn w:val="a4"/>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rPr>
      <w:rFonts w:eastAsia="Times New Roman"/>
      <w:szCs w:val="24"/>
      <w:lang w:eastAsia="ru-RU"/>
    </w:rPr>
  </w:style>
  <w:style w:type="paragraph" w:customStyle="1" w:styleId="xl196">
    <w:name w:val="xl196"/>
    <w:basedOn w:val="a4"/>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rPr>
      <w:rFonts w:eastAsia="Times New Roman"/>
      <w:b/>
      <w:bCs/>
      <w:szCs w:val="24"/>
      <w:lang w:eastAsia="ru-RU"/>
    </w:rPr>
  </w:style>
  <w:style w:type="paragraph" w:customStyle="1" w:styleId="xl197">
    <w:name w:val="xl197"/>
    <w:basedOn w:val="a4"/>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rPr>
      <w:rFonts w:eastAsia="Times New Roman"/>
      <w:szCs w:val="24"/>
      <w:lang w:eastAsia="ru-RU"/>
    </w:rPr>
  </w:style>
  <w:style w:type="paragraph" w:customStyle="1" w:styleId="xl198">
    <w:name w:val="xl198"/>
    <w:basedOn w:val="a4"/>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rPr>
      <w:rFonts w:eastAsia="Times New Roman"/>
      <w:szCs w:val="24"/>
      <w:lang w:eastAsia="ru-RU"/>
    </w:rPr>
  </w:style>
  <w:style w:type="paragraph" w:customStyle="1" w:styleId="xl199">
    <w:name w:val="xl199"/>
    <w:basedOn w:val="a4"/>
    <w:rsid w:val="00C729A4"/>
    <w:pPr>
      <w:pBdr>
        <w:top w:val="single" w:sz="4" w:space="0" w:color="auto"/>
        <w:left w:val="single" w:sz="4" w:space="0" w:color="auto"/>
        <w:bottom w:val="single" w:sz="4" w:space="0" w:color="auto"/>
      </w:pBdr>
      <w:shd w:val="clear" w:color="000000" w:fill="D99795"/>
      <w:spacing w:before="100" w:beforeAutospacing="1" w:after="100" w:afterAutospacing="1"/>
      <w:jc w:val="center"/>
      <w:textAlignment w:val="center"/>
    </w:pPr>
    <w:rPr>
      <w:rFonts w:eastAsia="Times New Roman"/>
      <w:szCs w:val="24"/>
      <w:lang w:eastAsia="ru-RU"/>
    </w:rPr>
  </w:style>
  <w:style w:type="paragraph" w:customStyle="1" w:styleId="xl200">
    <w:name w:val="xl200"/>
    <w:basedOn w:val="a4"/>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rPr>
      <w:rFonts w:eastAsia="Times New Roman"/>
      <w:b/>
      <w:bCs/>
      <w:szCs w:val="24"/>
      <w:lang w:eastAsia="ru-RU"/>
    </w:rPr>
  </w:style>
  <w:style w:type="paragraph" w:customStyle="1" w:styleId="xl201">
    <w:name w:val="xl201"/>
    <w:basedOn w:val="a4"/>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rPr>
      <w:rFonts w:eastAsia="Times New Roman"/>
      <w:szCs w:val="24"/>
      <w:lang w:eastAsia="ru-RU"/>
    </w:rPr>
  </w:style>
  <w:style w:type="paragraph" w:customStyle="1" w:styleId="xl202">
    <w:name w:val="xl202"/>
    <w:basedOn w:val="a4"/>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rPr>
      <w:rFonts w:eastAsia="Times New Roman"/>
      <w:szCs w:val="24"/>
      <w:lang w:eastAsia="ru-RU"/>
    </w:rPr>
  </w:style>
  <w:style w:type="paragraph" w:customStyle="1" w:styleId="xl203">
    <w:name w:val="xl203"/>
    <w:basedOn w:val="a4"/>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rPr>
      <w:rFonts w:eastAsia="Times New Roman"/>
      <w:b/>
      <w:bCs/>
      <w:szCs w:val="24"/>
      <w:lang w:eastAsia="ru-RU"/>
    </w:rPr>
  </w:style>
  <w:style w:type="paragraph" w:customStyle="1" w:styleId="xl204">
    <w:name w:val="xl204"/>
    <w:basedOn w:val="a4"/>
    <w:rsid w:val="00C729A4"/>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Cs w:val="24"/>
      <w:lang w:eastAsia="ru-RU"/>
    </w:rPr>
  </w:style>
  <w:style w:type="paragraph" w:customStyle="1" w:styleId="xl205">
    <w:name w:val="xl205"/>
    <w:basedOn w:val="a4"/>
    <w:rsid w:val="00C729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eastAsia="Times New Roman"/>
      <w:szCs w:val="24"/>
      <w:lang w:eastAsia="ru-RU"/>
    </w:rPr>
  </w:style>
  <w:style w:type="paragraph" w:customStyle="1" w:styleId="xl206">
    <w:name w:val="xl206"/>
    <w:basedOn w:val="a4"/>
    <w:rsid w:val="00C729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eastAsia="Times New Roman"/>
      <w:szCs w:val="24"/>
      <w:lang w:eastAsia="ru-RU"/>
    </w:rPr>
  </w:style>
  <w:style w:type="paragraph" w:customStyle="1" w:styleId="xl207">
    <w:name w:val="xl207"/>
    <w:basedOn w:val="a4"/>
    <w:rsid w:val="00C729A4"/>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Cs w:val="24"/>
      <w:lang w:eastAsia="ru-RU"/>
    </w:rPr>
  </w:style>
  <w:style w:type="paragraph" w:customStyle="1" w:styleId="xl208">
    <w:name w:val="xl208"/>
    <w:basedOn w:val="a4"/>
    <w:rsid w:val="00C729A4"/>
    <w:pPr>
      <w:pBdr>
        <w:top w:val="single" w:sz="4" w:space="0" w:color="auto"/>
        <w:left w:val="single" w:sz="4" w:space="0" w:color="auto"/>
        <w:bottom w:val="single" w:sz="4" w:space="0" w:color="auto"/>
        <w:right w:val="single" w:sz="4" w:space="0" w:color="auto"/>
      </w:pBdr>
      <w:shd w:val="clear" w:color="000000" w:fill="D99795"/>
      <w:spacing w:before="100" w:beforeAutospacing="1" w:after="100" w:afterAutospacing="1"/>
    </w:pPr>
    <w:rPr>
      <w:rFonts w:eastAsia="Times New Roman"/>
      <w:szCs w:val="24"/>
      <w:lang w:eastAsia="ru-RU"/>
    </w:rPr>
  </w:style>
  <w:style w:type="paragraph" w:customStyle="1" w:styleId="xl209">
    <w:name w:val="xl209"/>
    <w:basedOn w:val="a4"/>
    <w:rsid w:val="00C729A4"/>
    <w:pPr>
      <w:pBdr>
        <w:top w:val="single" w:sz="4" w:space="0" w:color="auto"/>
        <w:left w:val="single" w:sz="8" w:space="11" w:color="auto"/>
        <w:bottom w:val="single" w:sz="4" w:space="0" w:color="auto"/>
      </w:pBdr>
      <w:shd w:val="clear" w:color="000000" w:fill="EAF1DD"/>
      <w:spacing w:before="100" w:beforeAutospacing="1" w:after="100" w:afterAutospacing="1"/>
      <w:ind w:firstLineChars="100" w:firstLine="100"/>
      <w:textAlignment w:val="center"/>
    </w:pPr>
    <w:rPr>
      <w:rFonts w:eastAsia="Times New Roman"/>
      <w:b/>
      <w:bCs/>
      <w:szCs w:val="24"/>
      <w:lang w:eastAsia="ru-RU"/>
    </w:rPr>
  </w:style>
  <w:style w:type="paragraph" w:customStyle="1" w:styleId="xl210">
    <w:name w:val="xl210"/>
    <w:basedOn w:val="a4"/>
    <w:rsid w:val="00C729A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bottom"/>
    </w:pPr>
    <w:rPr>
      <w:rFonts w:eastAsia="Times New Roman"/>
      <w:b/>
      <w:bCs/>
      <w:szCs w:val="24"/>
      <w:lang w:eastAsia="ru-RU"/>
    </w:rPr>
  </w:style>
  <w:style w:type="paragraph" w:customStyle="1" w:styleId="xl211">
    <w:name w:val="xl211"/>
    <w:basedOn w:val="a4"/>
    <w:rsid w:val="00C729A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eastAsia="Times New Roman"/>
      <w:szCs w:val="24"/>
      <w:lang w:eastAsia="ru-RU"/>
    </w:rPr>
  </w:style>
  <w:style w:type="paragraph" w:customStyle="1" w:styleId="xl212">
    <w:name w:val="xl212"/>
    <w:basedOn w:val="a4"/>
    <w:rsid w:val="00C729A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eastAsia="Times New Roman"/>
      <w:szCs w:val="24"/>
      <w:lang w:eastAsia="ru-RU"/>
    </w:rPr>
  </w:style>
  <w:style w:type="paragraph" w:customStyle="1" w:styleId="xl213">
    <w:name w:val="xl213"/>
    <w:basedOn w:val="a4"/>
    <w:rsid w:val="00C729A4"/>
    <w:pPr>
      <w:pBdr>
        <w:top w:val="single" w:sz="4" w:space="0" w:color="auto"/>
        <w:left w:val="single" w:sz="4" w:space="0" w:color="auto"/>
        <w:bottom w:val="single" w:sz="4" w:space="0" w:color="auto"/>
      </w:pBdr>
      <w:shd w:val="clear" w:color="000000" w:fill="EAF1DD"/>
      <w:spacing w:before="100" w:beforeAutospacing="1" w:after="100" w:afterAutospacing="1"/>
      <w:jc w:val="center"/>
      <w:textAlignment w:val="center"/>
    </w:pPr>
    <w:rPr>
      <w:rFonts w:eastAsia="Times New Roman"/>
      <w:szCs w:val="24"/>
      <w:lang w:eastAsia="ru-RU"/>
    </w:rPr>
  </w:style>
  <w:style w:type="paragraph" w:customStyle="1" w:styleId="xl214">
    <w:name w:val="xl214"/>
    <w:basedOn w:val="a4"/>
    <w:rsid w:val="00C729A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pPr>
    <w:rPr>
      <w:rFonts w:eastAsia="Times New Roman"/>
      <w:szCs w:val="24"/>
      <w:lang w:eastAsia="ru-RU"/>
    </w:rPr>
  </w:style>
  <w:style w:type="paragraph" w:customStyle="1" w:styleId="xl215">
    <w:name w:val="xl215"/>
    <w:basedOn w:val="a4"/>
    <w:rsid w:val="00C729A4"/>
    <w:pPr>
      <w:shd w:val="clear" w:color="000000" w:fill="EAF1DD"/>
      <w:spacing w:before="100" w:beforeAutospacing="1" w:after="100" w:afterAutospacing="1"/>
    </w:pPr>
    <w:rPr>
      <w:rFonts w:eastAsia="Times New Roman"/>
      <w:szCs w:val="24"/>
      <w:lang w:eastAsia="ru-RU"/>
    </w:rPr>
  </w:style>
  <w:style w:type="paragraph" w:customStyle="1" w:styleId="xl216">
    <w:name w:val="xl216"/>
    <w:basedOn w:val="a4"/>
    <w:rsid w:val="00C729A4"/>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b/>
      <w:bCs/>
      <w:szCs w:val="24"/>
      <w:lang w:eastAsia="ru-RU"/>
    </w:rPr>
  </w:style>
  <w:style w:type="paragraph" w:customStyle="1" w:styleId="xl217">
    <w:name w:val="xl217"/>
    <w:basedOn w:val="a4"/>
    <w:rsid w:val="00C729A4"/>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b/>
      <w:bCs/>
      <w:szCs w:val="24"/>
      <w:lang w:eastAsia="ru-RU"/>
    </w:rPr>
  </w:style>
  <w:style w:type="paragraph" w:customStyle="1" w:styleId="xl218">
    <w:name w:val="xl218"/>
    <w:basedOn w:val="a4"/>
    <w:rsid w:val="00C729A4"/>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Cs w:val="24"/>
      <w:lang w:eastAsia="ru-RU"/>
    </w:rPr>
  </w:style>
  <w:style w:type="table" w:customStyle="1" w:styleId="301">
    <w:name w:val="Сетка таблицы30"/>
    <w:basedOn w:val="a6"/>
    <w:next w:val="af7"/>
    <w:uiPriority w:val="59"/>
    <w:rsid w:val="00C729A4"/>
    <w:rPr>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2f2">
    <w:name w:val="Название объекта2"/>
    <w:basedOn w:val="a4"/>
    <w:next w:val="a4"/>
    <w:rsid w:val="00C729A4"/>
    <w:pPr>
      <w:suppressAutoHyphens/>
      <w:spacing w:after="200"/>
    </w:pPr>
    <w:rPr>
      <w:rFonts w:eastAsia="Times New Roman"/>
      <w:b/>
      <w:bCs/>
      <w:color w:val="4F81BD"/>
      <w:sz w:val="18"/>
      <w:szCs w:val="18"/>
      <w:lang w:eastAsia="zh-CN"/>
    </w:rPr>
  </w:style>
  <w:style w:type="paragraph" w:customStyle="1" w:styleId="1f7">
    <w:name w:val="Заголовок таблицы ссылок1"/>
    <w:basedOn w:val="1"/>
    <w:next w:val="a4"/>
    <w:rsid w:val="00C729A4"/>
    <w:pPr>
      <w:suppressAutoHyphens/>
      <w:spacing w:before="480" w:after="0"/>
      <w:jc w:val="left"/>
    </w:pPr>
    <w:rPr>
      <w:caps w:val="0"/>
      <w:sz w:val="28"/>
      <w:lang w:eastAsia="zh-CN"/>
    </w:rPr>
  </w:style>
  <w:style w:type="paragraph" w:customStyle="1" w:styleId="affff5">
    <w:name w:val="Выделение внутри заголовка"/>
    <w:basedOn w:val="a4"/>
    <w:next w:val="a4"/>
    <w:qFormat/>
    <w:rsid w:val="00C729A4"/>
    <w:pPr>
      <w:spacing w:before="240" w:after="120" w:line="360" w:lineRule="auto"/>
      <w:ind w:firstLine="709"/>
    </w:pPr>
    <w:rPr>
      <w:b/>
      <w:sz w:val="26"/>
    </w:rPr>
  </w:style>
  <w:style w:type="paragraph" w:customStyle="1" w:styleId="affff6">
    <w:name w:val="Список марк."/>
    <w:basedOn w:val="a4"/>
    <w:autoRedefine/>
    <w:rsid w:val="00C729A4"/>
    <w:pPr>
      <w:widowControl w:val="0"/>
      <w:ind w:firstLine="709"/>
      <w:textAlignment w:val="baseline"/>
    </w:pPr>
    <w:rPr>
      <w:rFonts w:eastAsia="Times New Roman"/>
      <w:szCs w:val="24"/>
      <w:lang w:eastAsia="ru-RU"/>
    </w:rPr>
  </w:style>
  <w:style w:type="paragraph" w:customStyle="1" w:styleId="affff7">
    <w:name w:val="АТаблицы"/>
    <w:basedOn w:val="aff9"/>
    <w:link w:val="affff8"/>
    <w:qFormat/>
    <w:rsid w:val="00C729A4"/>
    <w:pPr>
      <w:keepNext/>
      <w:spacing w:before="240"/>
      <w:ind w:firstLine="567"/>
      <w:jc w:val="left"/>
    </w:pPr>
    <w:rPr>
      <w:i/>
      <w:szCs w:val="24"/>
    </w:rPr>
  </w:style>
  <w:style w:type="character" w:customStyle="1" w:styleId="affff8">
    <w:name w:val="АТаблицы Знак"/>
    <w:link w:val="affff7"/>
    <w:rsid w:val="00C729A4"/>
    <w:rPr>
      <w:rFonts w:ascii="Times New Roman" w:eastAsia="Microsoft YaHei" w:hAnsi="Times New Roman"/>
      <w:bCs/>
      <w:i/>
      <w:spacing w:val="-5"/>
      <w:sz w:val="24"/>
      <w:szCs w:val="24"/>
      <w:lang w:eastAsia="en-US"/>
    </w:rPr>
  </w:style>
  <w:style w:type="paragraph" w:customStyle="1" w:styleId="Preformat">
    <w:name w:val="Preformat"/>
    <w:rsid w:val="00C729A4"/>
    <w:pPr>
      <w:overflowPunct w:val="0"/>
      <w:autoSpaceDE w:val="0"/>
      <w:autoSpaceDN w:val="0"/>
      <w:adjustRightInd w:val="0"/>
    </w:pPr>
    <w:rPr>
      <w:rFonts w:ascii="Courier New" w:eastAsia="Times New Roman" w:hAnsi="Courier New"/>
    </w:rPr>
  </w:style>
  <w:style w:type="character" w:styleId="affff9">
    <w:name w:val="annotation reference"/>
    <w:uiPriority w:val="99"/>
    <w:semiHidden/>
    <w:unhideWhenUsed/>
    <w:rsid w:val="00C729A4"/>
    <w:rPr>
      <w:sz w:val="16"/>
      <w:szCs w:val="16"/>
    </w:rPr>
  </w:style>
  <w:style w:type="paragraph" w:customStyle="1" w:styleId="affffa">
    <w:name w:val="Приложение"/>
    <w:basedOn w:val="a4"/>
    <w:next w:val="a4"/>
    <w:qFormat/>
    <w:rsid w:val="00C729A4"/>
    <w:pPr>
      <w:ind w:firstLine="709"/>
      <w:jc w:val="center"/>
    </w:pPr>
    <w:rPr>
      <w:rFonts w:eastAsia="Times New Roman"/>
      <w:sz w:val="28"/>
      <w:szCs w:val="28"/>
      <w:lang w:eastAsia="ru-RU"/>
    </w:rPr>
  </w:style>
  <w:style w:type="paragraph" w:customStyle="1" w:styleId="affffb">
    <w:name w:val="Тело таблицы_Наименование"/>
    <w:basedOn w:val="a4"/>
    <w:qFormat/>
    <w:rsid w:val="00C729A4"/>
    <w:pPr>
      <w:spacing w:line="360" w:lineRule="auto"/>
      <w:contextualSpacing/>
    </w:pPr>
    <w:rPr>
      <w:rFonts w:cs="Arial"/>
      <w:sz w:val="16"/>
      <w:szCs w:val="16"/>
    </w:rPr>
  </w:style>
  <w:style w:type="paragraph" w:customStyle="1" w:styleId="affffc">
    <w:name w:val="Заголовок таблицы"/>
    <w:basedOn w:val="a4"/>
    <w:qFormat/>
    <w:rsid w:val="00C729A4"/>
    <w:pPr>
      <w:spacing w:line="360" w:lineRule="auto"/>
      <w:jc w:val="center"/>
    </w:pPr>
    <w:rPr>
      <w:rFonts w:eastAsia="Times New Roman"/>
      <w:b/>
      <w:bCs/>
      <w:color w:val="000000"/>
      <w:sz w:val="16"/>
      <w:szCs w:val="16"/>
      <w:lang w:eastAsia="ru-RU"/>
    </w:rPr>
  </w:style>
  <w:style w:type="character" w:customStyle="1" w:styleId="810">
    <w:name w:val="Заголовок 8 Знак1"/>
    <w:aliases w:val="ОС8 Знак1"/>
    <w:uiPriority w:val="9"/>
    <w:semiHidden/>
    <w:rsid w:val="00C729A4"/>
    <w:rPr>
      <w:rFonts w:ascii="Cambria" w:eastAsia="Times New Roman" w:hAnsi="Cambria" w:cs="Times New Roman"/>
      <w:color w:val="404040"/>
    </w:rPr>
  </w:style>
  <w:style w:type="character" w:customStyle="1" w:styleId="910">
    <w:name w:val="Заголовок 9 Знак1"/>
    <w:aliases w:val="ОС9 Знак1"/>
    <w:uiPriority w:val="9"/>
    <w:semiHidden/>
    <w:rsid w:val="00C729A4"/>
    <w:rPr>
      <w:rFonts w:ascii="Cambria" w:eastAsia="Times New Roman" w:hAnsi="Cambria" w:cs="Times New Roman"/>
      <w:i/>
      <w:iCs/>
      <w:color w:val="404040"/>
    </w:rPr>
  </w:style>
  <w:style w:type="character" w:customStyle="1" w:styleId="affffd">
    <w:name w:val="Маркированный список Знак"/>
    <w:link w:val="a"/>
    <w:locked/>
    <w:rsid w:val="00C729A4"/>
    <w:rPr>
      <w:rFonts w:hAnsi="Times New Roman"/>
      <w:color w:val="000000"/>
      <w:sz w:val="28"/>
      <w:lang w:eastAsia="en-US"/>
    </w:rPr>
  </w:style>
  <w:style w:type="paragraph" w:styleId="a">
    <w:name w:val="List Bullet"/>
    <w:basedOn w:val="a4"/>
    <w:link w:val="affffd"/>
    <w:unhideWhenUsed/>
    <w:qFormat/>
    <w:rsid w:val="00C729A4"/>
    <w:pPr>
      <w:numPr>
        <w:numId w:val="1"/>
      </w:numPr>
      <w:tabs>
        <w:tab w:val="left" w:pos="851"/>
      </w:tabs>
      <w:ind w:left="0" w:firstLine="567"/>
      <w:contextualSpacing/>
    </w:pPr>
    <w:rPr>
      <w:rFonts w:ascii="Calibri"/>
      <w:color w:val="000000"/>
      <w:sz w:val="28"/>
      <w:szCs w:val="20"/>
    </w:rPr>
  </w:style>
  <w:style w:type="paragraph" w:styleId="a1">
    <w:name w:val="List Number"/>
    <w:basedOn w:val="a4"/>
    <w:unhideWhenUsed/>
    <w:rsid w:val="00C729A4"/>
    <w:pPr>
      <w:keepLines/>
      <w:numPr>
        <w:numId w:val="2"/>
      </w:numPr>
      <w:suppressAutoHyphens/>
      <w:spacing w:line="280" w:lineRule="exact"/>
    </w:pPr>
    <w:rPr>
      <w:rFonts w:ascii="Arial" w:eastAsia="Times New Roman" w:hAnsi="Arial"/>
      <w:sz w:val="28"/>
      <w:szCs w:val="28"/>
    </w:rPr>
  </w:style>
  <w:style w:type="paragraph" w:styleId="20">
    <w:name w:val="List Bullet 2"/>
    <w:basedOn w:val="a4"/>
    <w:uiPriority w:val="99"/>
    <w:unhideWhenUsed/>
    <w:qFormat/>
    <w:rsid w:val="00C729A4"/>
    <w:pPr>
      <w:numPr>
        <w:numId w:val="3"/>
      </w:numPr>
      <w:ind w:left="1429"/>
      <w:contextualSpacing/>
    </w:pPr>
    <w:rPr>
      <w:rFonts w:ascii="Calibri" w:hAnsi="Calibri"/>
      <w:color w:val="000000"/>
      <w:sz w:val="20"/>
      <w:szCs w:val="20"/>
    </w:rPr>
  </w:style>
  <w:style w:type="paragraph" w:styleId="3">
    <w:name w:val="List Bullet 3"/>
    <w:basedOn w:val="a4"/>
    <w:uiPriority w:val="36"/>
    <w:unhideWhenUsed/>
    <w:qFormat/>
    <w:rsid w:val="00C729A4"/>
    <w:pPr>
      <w:numPr>
        <w:numId w:val="4"/>
      </w:numPr>
      <w:ind w:left="0" w:firstLine="720"/>
      <w:contextualSpacing/>
    </w:pPr>
    <w:rPr>
      <w:color w:val="000000"/>
      <w:sz w:val="28"/>
      <w:szCs w:val="28"/>
    </w:rPr>
  </w:style>
  <w:style w:type="paragraph" w:styleId="4">
    <w:name w:val="List Bullet 4"/>
    <w:basedOn w:val="a4"/>
    <w:uiPriority w:val="36"/>
    <w:unhideWhenUsed/>
    <w:qFormat/>
    <w:rsid w:val="00C729A4"/>
    <w:pPr>
      <w:numPr>
        <w:numId w:val="5"/>
      </w:numPr>
      <w:contextualSpacing/>
    </w:pPr>
    <w:rPr>
      <w:rFonts w:ascii="Calibri" w:hAnsi="Calibri"/>
      <w:color w:val="000000"/>
      <w:sz w:val="20"/>
      <w:szCs w:val="20"/>
    </w:rPr>
  </w:style>
  <w:style w:type="paragraph" w:styleId="5">
    <w:name w:val="List Bullet 5"/>
    <w:basedOn w:val="a4"/>
    <w:uiPriority w:val="36"/>
    <w:unhideWhenUsed/>
    <w:qFormat/>
    <w:rsid w:val="00C729A4"/>
    <w:pPr>
      <w:numPr>
        <w:numId w:val="6"/>
      </w:numPr>
      <w:ind w:left="720"/>
      <w:contextualSpacing/>
    </w:pPr>
    <w:rPr>
      <w:rFonts w:ascii="Calibri" w:hAnsi="Calibri"/>
      <w:color w:val="000000"/>
      <w:sz w:val="20"/>
      <w:szCs w:val="20"/>
    </w:rPr>
  </w:style>
  <w:style w:type="paragraph" w:styleId="2">
    <w:name w:val="List Number 2"/>
    <w:basedOn w:val="a4"/>
    <w:uiPriority w:val="99"/>
    <w:semiHidden/>
    <w:unhideWhenUsed/>
    <w:rsid w:val="00C729A4"/>
    <w:pPr>
      <w:numPr>
        <w:numId w:val="7"/>
      </w:numPr>
      <w:spacing w:line="360" w:lineRule="auto"/>
      <w:contextualSpacing/>
    </w:pPr>
    <w:rPr>
      <w:rFonts w:ascii="Arial" w:eastAsia="Times New Roman" w:hAnsi="Arial" w:cs="Arial"/>
      <w:sz w:val="28"/>
      <w:szCs w:val="28"/>
    </w:rPr>
  </w:style>
  <w:style w:type="paragraph" w:styleId="affffe">
    <w:name w:val="Block Text"/>
    <w:basedOn w:val="a4"/>
    <w:uiPriority w:val="99"/>
    <w:semiHidden/>
    <w:unhideWhenUsed/>
    <w:rsid w:val="00C729A4"/>
    <w:pPr>
      <w:spacing w:line="360" w:lineRule="auto"/>
      <w:ind w:left="285" w:right="-165"/>
      <w:jc w:val="center"/>
    </w:pPr>
    <w:rPr>
      <w:b/>
      <w:i/>
      <w:sz w:val="32"/>
      <w:szCs w:val="28"/>
    </w:rPr>
  </w:style>
  <w:style w:type="paragraph" w:styleId="2f3">
    <w:name w:val="Quote"/>
    <w:basedOn w:val="a4"/>
    <w:next w:val="a4"/>
    <w:link w:val="2f4"/>
    <w:uiPriority w:val="29"/>
    <w:qFormat/>
    <w:rsid w:val="00C729A4"/>
    <w:pPr>
      <w:ind w:firstLine="709"/>
    </w:pPr>
    <w:rPr>
      <w:i/>
      <w:iCs/>
      <w:color w:val="000000"/>
      <w:sz w:val="28"/>
      <w:szCs w:val="28"/>
    </w:rPr>
  </w:style>
  <w:style w:type="character" w:customStyle="1" w:styleId="2f4">
    <w:name w:val="Цитата 2 Знак"/>
    <w:link w:val="2f3"/>
    <w:uiPriority w:val="29"/>
    <w:rsid w:val="00C729A4"/>
    <w:rPr>
      <w:rFonts w:ascii="Times New Roman" w:hAnsi="Times New Roman"/>
      <w:i/>
      <w:iCs/>
      <w:color w:val="000000"/>
      <w:sz w:val="28"/>
      <w:szCs w:val="28"/>
      <w:lang w:eastAsia="en-US"/>
    </w:rPr>
  </w:style>
  <w:style w:type="paragraph" w:styleId="afffff">
    <w:name w:val="Bibliography"/>
    <w:basedOn w:val="a4"/>
    <w:next w:val="a4"/>
    <w:uiPriority w:val="37"/>
    <w:semiHidden/>
    <w:unhideWhenUsed/>
    <w:rsid w:val="00C729A4"/>
    <w:pPr>
      <w:spacing w:line="360" w:lineRule="auto"/>
    </w:pPr>
    <w:rPr>
      <w:szCs w:val="28"/>
      <w:lang w:val="en-US"/>
    </w:rPr>
  </w:style>
  <w:style w:type="paragraph" w:customStyle="1" w:styleId="afffff0">
    <w:name w:val="Номер страниц"/>
    <w:basedOn w:val="a4"/>
    <w:next w:val="a4"/>
    <w:autoRedefine/>
    <w:qFormat/>
    <w:rsid w:val="00C729A4"/>
    <w:pPr>
      <w:ind w:firstLine="709"/>
      <w:jc w:val="center"/>
    </w:pPr>
    <w:rPr>
      <w:rFonts w:eastAsia="Times New Roman"/>
      <w:sz w:val="28"/>
      <w:szCs w:val="28"/>
    </w:rPr>
  </w:style>
  <w:style w:type="character" w:customStyle="1" w:styleId="afffff1">
    <w:name w:val="Стиль таблица Знак"/>
    <w:link w:val="afffff2"/>
    <w:locked/>
    <w:rsid w:val="00C729A4"/>
    <w:rPr>
      <w:rFonts w:eastAsia="Times New Roman" w:hAnsi="Times New Roman"/>
      <w:color w:val="000000"/>
    </w:rPr>
  </w:style>
  <w:style w:type="paragraph" w:customStyle="1" w:styleId="afffff2">
    <w:name w:val="Стиль таблица"/>
    <w:basedOn w:val="a4"/>
    <w:link w:val="afffff1"/>
    <w:qFormat/>
    <w:rsid w:val="00C729A4"/>
    <w:pPr>
      <w:spacing w:line="360" w:lineRule="auto"/>
    </w:pPr>
    <w:rPr>
      <w:rFonts w:ascii="Calibri" w:eastAsia="Times New Roman"/>
      <w:color w:val="000000"/>
      <w:sz w:val="20"/>
      <w:szCs w:val="20"/>
    </w:rPr>
  </w:style>
  <w:style w:type="paragraph" w:customStyle="1" w:styleId="PVN">
    <w:name w:val="Текст сноски_PVN"/>
    <w:basedOn w:val="a4"/>
    <w:qFormat/>
    <w:rsid w:val="00C729A4"/>
    <w:pPr>
      <w:ind w:firstLine="709"/>
    </w:pPr>
    <w:rPr>
      <w:sz w:val="18"/>
      <w:szCs w:val="28"/>
    </w:rPr>
  </w:style>
  <w:style w:type="table" w:customStyle="1" w:styleId="-11">
    <w:name w:val="Светлая заливка - Акцент 11"/>
    <w:basedOn w:val="a6"/>
    <w:uiPriority w:val="60"/>
    <w:rsid w:val="00C729A4"/>
    <w:rPr>
      <w:color w:val="365F91"/>
      <w:sz w:val="22"/>
      <w:szCs w:val="22"/>
      <w:lang w:eastAsia="en-US"/>
    </w:rPr>
    <w:tblPr>
      <w:tblStyleRowBandSize w:val="1"/>
      <w:tblStyleColBandSize w:val="1"/>
      <w:tblBorders>
        <w:top w:val="single" w:sz="8" w:space="0" w:color="4F81BD"/>
        <w:bottom w:val="single" w:sz="8" w:space="0" w:color="4F81BD"/>
      </w:tblBorders>
    </w:tblPr>
    <w:tblStylePr w:type="fir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1">
    <w:name w:val="Сетка таблицы211"/>
    <w:basedOn w:val="a6"/>
    <w:rsid w:val="00C729A4"/>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styleId="111111">
    <w:name w:val="Outline List 2"/>
    <w:basedOn w:val="a7"/>
    <w:semiHidden/>
    <w:unhideWhenUsed/>
    <w:rsid w:val="00C729A4"/>
    <w:pPr>
      <w:numPr>
        <w:numId w:val="8"/>
      </w:numPr>
    </w:pPr>
  </w:style>
  <w:style w:type="table" w:customStyle="1" w:styleId="321">
    <w:name w:val="Сетка таблицы32"/>
    <w:basedOn w:val="a6"/>
    <w:next w:val="af7"/>
    <w:uiPriority w:val="39"/>
    <w:rsid w:val="00C729A4"/>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
    <w:name w:val="1 / 1.1 / 1.1.11"/>
    <w:basedOn w:val="a7"/>
    <w:next w:val="111111"/>
    <w:semiHidden/>
    <w:rsid w:val="00C729A4"/>
  </w:style>
  <w:style w:type="table" w:customStyle="1" w:styleId="2120">
    <w:name w:val="Сетка таблицы212"/>
    <w:basedOn w:val="a6"/>
    <w:next w:val="af7"/>
    <w:rsid w:val="00C729A4"/>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Сетка таблицы121"/>
    <w:basedOn w:val="a6"/>
    <w:next w:val="af7"/>
    <w:uiPriority w:val="59"/>
    <w:rsid w:val="00C729A4"/>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
    <w:basedOn w:val="a6"/>
    <w:next w:val="af7"/>
    <w:uiPriority w:val="39"/>
    <w:rsid w:val="00C729A4"/>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6"/>
    <w:next w:val="af7"/>
    <w:uiPriority w:val="39"/>
    <w:rsid w:val="00C729A4"/>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6"/>
    <w:next w:val="af7"/>
    <w:uiPriority w:val="39"/>
    <w:rsid w:val="00C729A4"/>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
    <w:name w:val="Сетка таблицы1111"/>
    <w:basedOn w:val="a6"/>
    <w:next w:val="af7"/>
    <w:uiPriority w:val="39"/>
    <w:rsid w:val="00C729A4"/>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Сетка таблицы131"/>
    <w:basedOn w:val="a6"/>
    <w:next w:val="af7"/>
    <w:uiPriority w:val="39"/>
    <w:rsid w:val="00C729A4"/>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6"/>
    <w:next w:val="af7"/>
    <w:uiPriority w:val="59"/>
    <w:rsid w:val="00C729A4"/>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3">
    <w:name w:val="Тело таблицы_едины измерения"/>
    <w:basedOn w:val="affffb"/>
    <w:qFormat/>
    <w:rsid w:val="00C729A4"/>
    <w:pPr>
      <w:jc w:val="center"/>
    </w:pPr>
  </w:style>
  <w:style w:type="character" w:customStyle="1" w:styleId="FontStyle12">
    <w:name w:val="Font Style12"/>
    <w:uiPriority w:val="99"/>
    <w:rsid w:val="00C729A4"/>
    <w:rPr>
      <w:rFonts w:ascii="Times New Roman" w:hAnsi="Times New Roman"/>
      <w:b/>
      <w:sz w:val="20"/>
    </w:rPr>
  </w:style>
  <w:style w:type="paragraph" w:customStyle="1" w:styleId="FORMATTEXT">
    <w:name w:val=".FORMATTEXT"/>
    <w:uiPriority w:val="99"/>
    <w:rsid w:val="00C729A4"/>
    <w:pPr>
      <w:widowControl w:val="0"/>
      <w:autoSpaceDE w:val="0"/>
      <w:autoSpaceDN w:val="0"/>
      <w:adjustRightInd w:val="0"/>
    </w:pPr>
    <w:rPr>
      <w:rFonts w:ascii="Times New Roman" w:eastAsia="Times New Roman" w:hAnsi="Times New Roman"/>
      <w:sz w:val="24"/>
      <w:szCs w:val="24"/>
    </w:rPr>
  </w:style>
  <w:style w:type="paragraph" w:customStyle="1" w:styleId="Style1">
    <w:name w:val="Style1"/>
    <w:basedOn w:val="a4"/>
    <w:uiPriority w:val="99"/>
    <w:rsid w:val="00C729A4"/>
    <w:pPr>
      <w:widowControl w:val="0"/>
      <w:autoSpaceDE w:val="0"/>
      <w:autoSpaceDN w:val="0"/>
      <w:adjustRightInd w:val="0"/>
    </w:pPr>
    <w:rPr>
      <w:rFonts w:eastAsia="Times New Roman"/>
      <w:szCs w:val="24"/>
      <w:lang w:eastAsia="ru-RU"/>
    </w:rPr>
  </w:style>
  <w:style w:type="paragraph" w:customStyle="1" w:styleId="Style2">
    <w:name w:val="Style2"/>
    <w:basedOn w:val="a4"/>
    <w:uiPriority w:val="99"/>
    <w:rsid w:val="00C729A4"/>
    <w:pPr>
      <w:widowControl w:val="0"/>
      <w:autoSpaceDE w:val="0"/>
      <w:autoSpaceDN w:val="0"/>
      <w:adjustRightInd w:val="0"/>
    </w:pPr>
    <w:rPr>
      <w:rFonts w:eastAsia="Times New Roman"/>
      <w:szCs w:val="24"/>
      <w:lang w:eastAsia="ru-RU"/>
    </w:rPr>
  </w:style>
  <w:style w:type="character" w:customStyle="1" w:styleId="FontStyle11">
    <w:name w:val="Font Style11"/>
    <w:uiPriority w:val="99"/>
    <w:rsid w:val="00C729A4"/>
    <w:rPr>
      <w:rFonts w:ascii="Times New Roman" w:hAnsi="Times New Roman"/>
      <w:sz w:val="18"/>
    </w:rPr>
  </w:style>
  <w:style w:type="character" w:customStyle="1" w:styleId="FontStyle21">
    <w:name w:val="Font Style21"/>
    <w:uiPriority w:val="99"/>
    <w:rsid w:val="00C729A4"/>
    <w:rPr>
      <w:rFonts w:ascii="Times New Roman" w:hAnsi="Times New Roman"/>
      <w:b/>
      <w:spacing w:val="-10"/>
      <w:sz w:val="16"/>
    </w:rPr>
  </w:style>
  <w:style w:type="character" w:customStyle="1" w:styleId="FontStyle19">
    <w:name w:val="Font Style19"/>
    <w:uiPriority w:val="99"/>
    <w:rsid w:val="00C729A4"/>
    <w:rPr>
      <w:rFonts w:ascii="Times New Roman" w:hAnsi="Times New Roman"/>
      <w:b/>
      <w:i/>
      <w:spacing w:val="10"/>
      <w:sz w:val="14"/>
    </w:rPr>
  </w:style>
  <w:style w:type="paragraph" w:customStyle="1" w:styleId="Style11">
    <w:name w:val="Style11"/>
    <w:basedOn w:val="a4"/>
    <w:uiPriority w:val="99"/>
    <w:rsid w:val="00C729A4"/>
    <w:pPr>
      <w:widowControl w:val="0"/>
      <w:autoSpaceDE w:val="0"/>
      <w:autoSpaceDN w:val="0"/>
      <w:adjustRightInd w:val="0"/>
    </w:pPr>
    <w:rPr>
      <w:rFonts w:eastAsia="Times New Roman"/>
      <w:szCs w:val="24"/>
      <w:lang w:eastAsia="ru-RU"/>
    </w:rPr>
  </w:style>
  <w:style w:type="character" w:customStyle="1" w:styleId="FontStyle14">
    <w:name w:val="Font Style14"/>
    <w:rsid w:val="00C729A4"/>
    <w:rPr>
      <w:rFonts w:ascii="Times New Roman" w:hAnsi="Times New Roman"/>
      <w:b/>
      <w:i/>
      <w:sz w:val="18"/>
    </w:rPr>
  </w:style>
  <w:style w:type="paragraph" w:customStyle="1" w:styleId="Style4">
    <w:name w:val="Style4"/>
    <w:basedOn w:val="a4"/>
    <w:rsid w:val="00C729A4"/>
    <w:pPr>
      <w:widowControl w:val="0"/>
      <w:autoSpaceDE w:val="0"/>
      <w:autoSpaceDN w:val="0"/>
      <w:adjustRightInd w:val="0"/>
    </w:pPr>
    <w:rPr>
      <w:rFonts w:eastAsia="Times New Roman"/>
      <w:szCs w:val="24"/>
      <w:lang w:eastAsia="ru-RU"/>
    </w:rPr>
  </w:style>
  <w:style w:type="paragraph" w:customStyle="1" w:styleId="Style3">
    <w:name w:val="Style3"/>
    <w:basedOn w:val="a4"/>
    <w:uiPriority w:val="99"/>
    <w:rsid w:val="00C729A4"/>
    <w:pPr>
      <w:widowControl w:val="0"/>
      <w:autoSpaceDE w:val="0"/>
      <w:autoSpaceDN w:val="0"/>
      <w:adjustRightInd w:val="0"/>
    </w:pPr>
    <w:rPr>
      <w:rFonts w:eastAsia="Times New Roman"/>
      <w:szCs w:val="24"/>
      <w:lang w:eastAsia="ru-RU"/>
    </w:rPr>
  </w:style>
  <w:style w:type="character" w:customStyle="1" w:styleId="1f8">
    <w:name w:val="Текст сноски Знак1"/>
    <w:uiPriority w:val="99"/>
    <w:semiHidden/>
    <w:rsid w:val="00C729A4"/>
    <w:rPr>
      <w:sz w:val="20"/>
      <w:szCs w:val="20"/>
    </w:rPr>
  </w:style>
  <w:style w:type="paragraph" w:customStyle="1" w:styleId="formattext0">
    <w:name w:val="formattext"/>
    <w:basedOn w:val="a4"/>
    <w:rsid w:val="00C729A4"/>
    <w:pPr>
      <w:spacing w:before="100" w:beforeAutospacing="1" w:after="100" w:afterAutospacing="1"/>
      <w:ind w:firstLine="709"/>
    </w:pPr>
    <w:rPr>
      <w:rFonts w:eastAsia="Times New Roman"/>
      <w:szCs w:val="24"/>
      <w:lang w:eastAsia="ru-RU"/>
    </w:rPr>
  </w:style>
  <w:style w:type="character" w:customStyle="1" w:styleId="match">
    <w:name w:val="match"/>
    <w:rsid w:val="00C729A4"/>
  </w:style>
  <w:style w:type="paragraph" w:customStyle="1" w:styleId="headertext">
    <w:name w:val="headertext"/>
    <w:basedOn w:val="a4"/>
    <w:rsid w:val="00C729A4"/>
    <w:pPr>
      <w:spacing w:before="100" w:beforeAutospacing="1" w:after="100" w:afterAutospacing="1"/>
      <w:ind w:firstLine="709"/>
    </w:pPr>
    <w:rPr>
      <w:rFonts w:eastAsia="Times New Roman"/>
      <w:szCs w:val="24"/>
      <w:lang w:eastAsia="ru-RU"/>
    </w:rPr>
  </w:style>
  <w:style w:type="paragraph" w:customStyle="1" w:styleId="Style5">
    <w:name w:val="Style5"/>
    <w:basedOn w:val="a4"/>
    <w:rsid w:val="00C729A4"/>
    <w:pPr>
      <w:widowControl w:val="0"/>
      <w:autoSpaceDE w:val="0"/>
      <w:autoSpaceDN w:val="0"/>
      <w:adjustRightInd w:val="0"/>
      <w:ind w:firstLine="709"/>
    </w:pPr>
    <w:rPr>
      <w:rFonts w:eastAsia="Times New Roman"/>
      <w:szCs w:val="24"/>
      <w:lang w:eastAsia="ru-RU"/>
    </w:rPr>
  </w:style>
  <w:style w:type="paragraph" w:customStyle="1" w:styleId="Style6">
    <w:name w:val="Style6"/>
    <w:basedOn w:val="a4"/>
    <w:rsid w:val="00C729A4"/>
    <w:pPr>
      <w:widowControl w:val="0"/>
      <w:autoSpaceDE w:val="0"/>
      <w:autoSpaceDN w:val="0"/>
      <w:adjustRightInd w:val="0"/>
      <w:ind w:firstLine="709"/>
    </w:pPr>
    <w:rPr>
      <w:rFonts w:eastAsia="Times New Roman"/>
      <w:szCs w:val="24"/>
      <w:lang w:eastAsia="ru-RU"/>
    </w:rPr>
  </w:style>
  <w:style w:type="paragraph" w:customStyle="1" w:styleId="Style7">
    <w:name w:val="Style7"/>
    <w:basedOn w:val="a4"/>
    <w:uiPriority w:val="99"/>
    <w:rsid w:val="00C729A4"/>
    <w:pPr>
      <w:widowControl w:val="0"/>
      <w:autoSpaceDE w:val="0"/>
      <w:autoSpaceDN w:val="0"/>
      <w:adjustRightInd w:val="0"/>
      <w:spacing w:line="154" w:lineRule="exact"/>
      <w:ind w:firstLine="709"/>
    </w:pPr>
    <w:rPr>
      <w:rFonts w:eastAsia="Times New Roman"/>
      <w:szCs w:val="24"/>
      <w:lang w:eastAsia="ru-RU"/>
    </w:rPr>
  </w:style>
  <w:style w:type="paragraph" w:customStyle="1" w:styleId="Style8">
    <w:name w:val="Style8"/>
    <w:basedOn w:val="a4"/>
    <w:uiPriority w:val="99"/>
    <w:rsid w:val="00C729A4"/>
    <w:pPr>
      <w:widowControl w:val="0"/>
      <w:autoSpaceDE w:val="0"/>
      <w:autoSpaceDN w:val="0"/>
      <w:adjustRightInd w:val="0"/>
      <w:spacing w:line="204" w:lineRule="exact"/>
      <w:ind w:firstLine="166"/>
    </w:pPr>
    <w:rPr>
      <w:rFonts w:eastAsia="Times New Roman"/>
      <w:szCs w:val="24"/>
      <w:lang w:eastAsia="ru-RU"/>
    </w:rPr>
  </w:style>
  <w:style w:type="paragraph" w:customStyle="1" w:styleId="Style9">
    <w:name w:val="Style9"/>
    <w:basedOn w:val="a4"/>
    <w:uiPriority w:val="99"/>
    <w:rsid w:val="00C729A4"/>
    <w:pPr>
      <w:widowControl w:val="0"/>
      <w:autoSpaceDE w:val="0"/>
      <w:autoSpaceDN w:val="0"/>
      <w:adjustRightInd w:val="0"/>
      <w:spacing w:line="197" w:lineRule="exact"/>
      <w:ind w:firstLine="709"/>
    </w:pPr>
    <w:rPr>
      <w:rFonts w:eastAsia="Times New Roman"/>
      <w:szCs w:val="24"/>
      <w:lang w:eastAsia="ru-RU"/>
    </w:rPr>
  </w:style>
  <w:style w:type="paragraph" w:customStyle="1" w:styleId="Style10">
    <w:name w:val="Style10"/>
    <w:basedOn w:val="a4"/>
    <w:uiPriority w:val="99"/>
    <w:rsid w:val="00C729A4"/>
    <w:pPr>
      <w:widowControl w:val="0"/>
      <w:autoSpaceDE w:val="0"/>
      <w:autoSpaceDN w:val="0"/>
      <w:adjustRightInd w:val="0"/>
      <w:spacing w:line="199" w:lineRule="exact"/>
      <w:ind w:firstLine="709"/>
      <w:jc w:val="center"/>
    </w:pPr>
    <w:rPr>
      <w:rFonts w:eastAsia="Times New Roman"/>
      <w:szCs w:val="24"/>
      <w:lang w:eastAsia="ru-RU"/>
    </w:rPr>
  </w:style>
  <w:style w:type="character" w:customStyle="1" w:styleId="FontStyle15">
    <w:name w:val="Font Style15"/>
    <w:uiPriority w:val="99"/>
    <w:rsid w:val="00C729A4"/>
    <w:rPr>
      <w:rFonts w:ascii="Times New Roman" w:hAnsi="Times New Roman"/>
      <w:b/>
      <w:sz w:val="16"/>
    </w:rPr>
  </w:style>
  <w:style w:type="character" w:customStyle="1" w:styleId="FontStyle16">
    <w:name w:val="Font Style16"/>
    <w:uiPriority w:val="99"/>
    <w:rsid w:val="00C729A4"/>
    <w:rPr>
      <w:rFonts w:ascii="Times New Roman" w:hAnsi="Times New Roman"/>
      <w:b/>
      <w:sz w:val="14"/>
    </w:rPr>
  </w:style>
  <w:style w:type="character" w:customStyle="1" w:styleId="FontStyle17">
    <w:name w:val="Font Style17"/>
    <w:uiPriority w:val="99"/>
    <w:rsid w:val="00C729A4"/>
    <w:rPr>
      <w:rFonts w:ascii="Times New Roman" w:hAnsi="Times New Roman"/>
      <w:b/>
      <w:sz w:val="14"/>
    </w:rPr>
  </w:style>
  <w:style w:type="character" w:customStyle="1" w:styleId="FontStyle18">
    <w:name w:val="Font Style18"/>
    <w:uiPriority w:val="99"/>
    <w:rsid w:val="00C729A4"/>
    <w:rPr>
      <w:rFonts w:ascii="Times New Roman" w:hAnsi="Times New Roman"/>
      <w:b/>
      <w:sz w:val="22"/>
    </w:rPr>
  </w:style>
  <w:style w:type="character" w:customStyle="1" w:styleId="FontStyle20">
    <w:name w:val="Font Style20"/>
    <w:uiPriority w:val="99"/>
    <w:rsid w:val="00C729A4"/>
    <w:rPr>
      <w:rFonts w:ascii="Palatino Linotype" w:hAnsi="Palatino Linotype"/>
      <w:i/>
      <w:spacing w:val="-20"/>
      <w:sz w:val="18"/>
    </w:rPr>
  </w:style>
  <w:style w:type="character" w:customStyle="1" w:styleId="FontStyle22">
    <w:name w:val="Font Style22"/>
    <w:uiPriority w:val="99"/>
    <w:rsid w:val="00C729A4"/>
    <w:rPr>
      <w:rFonts w:ascii="Times New Roman" w:hAnsi="Times New Roman"/>
      <w:b/>
      <w:i/>
      <w:sz w:val="20"/>
    </w:rPr>
  </w:style>
  <w:style w:type="character" w:customStyle="1" w:styleId="FontStyle23">
    <w:name w:val="Font Style23"/>
    <w:uiPriority w:val="99"/>
    <w:rsid w:val="00C729A4"/>
    <w:rPr>
      <w:rFonts w:ascii="Times New Roman" w:hAnsi="Times New Roman"/>
      <w:i/>
      <w:sz w:val="20"/>
    </w:rPr>
  </w:style>
  <w:style w:type="character" w:customStyle="1" w:styleId="FontStyle125">
    <w:name w:val="Font Style125"/>
    <w:uiPriority w:val="99"/>
    <w:rsid w:val="00C729A4"/>
    <w:rPr>
      <w:rFonts w:ascii="Times New Roman" w:hAnsi="Times New Roman"/>
      <w:sz w:val="18"/>
    </w:rPr>
  </w:style>
  <w:style w:type="paragraph" w:customStyle="1" w:styleId="Style13">
    <w:name w:val="Style13"/>
    <w:basedOn w:val="a4"/>
    <w:uiPriority w:val="99"/>
    <w:rsid w:val="00C729A4"/>
    <w:pPr>
      <w:widowControl w:val="0"/>
      <w:autoSpaceDE w:val="0"/>
      <w:autoSpaceDN w:val="0"/>
      <w:adjustRightInd w:val="0"/>
      <w:ind w:firstLine="709"/>
    </w:pPr>
    <w:rPr>
      <w:rFonts w:eastAsia="Times New Roman"/>
      <w:szCs w:val="24"/>
      <w:lang w:eastAsia="ru-RU"/>
    </w:rPr>
  </w:style>
  <w:style w:type="paragraph" w:customStyle="1" w:styleId="Style14">
    <w:name w:val="Style14"/>
    <w:basedOn w:val="a4"/>
    <w:uiPriority w:val="99"/>
    <w:rsid w:val="00C729A4"/>
    <w:pPr>
      <w:widowControl w:val="0"/>
      <w:autoSpaceDE w:val="0"/>
      <w:autoSpaceDN w:val="0"/>
      <w:adjustRightInd w:val="0"/>
      <w:spacing w:line="192" w:lineRule="exact"/>
      <w:ind w:firstLine="709"/>
      <w:jc w:val="center"/>
    </w:pPr>
    <w:rPr>
      <w:rFonts w:eastAsia="Times New Roman"/>
      <w:szCs w:val="24"/>
      <w:lang w:eastAsia="ru-RU"/>
    </w:rPr>
  </w:style>
  <w:style w:type="paragraph" w:customStyle="1" w:styleId="Style15">
    <w:name w:val="Style15"/>
    <w:basedOn w:val="a4"/>
    <w:uiPriority w:val="99"/>
    <w:rsid w:val="00C729A4"/>
    <w:pPr>
      <w:widowControl w:val="0"/>
      <w:autoSpaceDE w:val="0"/>
      <w:autoSpaceDN w:val="0"/>
      <w:adjustRightInd w:val="0"/>
      <w:spacing w:line="151" w:lineRule="exact"/>
      <w:ind w:firstLine="709"/>
      <w:jc w:val="center"/>
    </w:pPr>
    <w:rPr>
      <w:rFonts w:eastAsia="Times New Roman"/>
      <w:szCs w:val="24"/>
      <w:lang w:eastAsia="ru-RU"/>
    </w:rPr>
  </w:style>
  <w:style w:type="character" w:customStyle="1" w:styleId="FontStyle105">
    <w:name w:val="Font Style105"/>
    <w:uiPriority w:val="99"/>
    <w:rsid w:val="00C729A4"/>
    <w:rPr>
      <w:rFonts w:ascii="Times New Roman" w:hAnsi="Times New Roman"/>
      <w:b/>
      <w:sz w:val="10"/>
    </w:rPr>
  </w:style>
  <w:style w:type="character" w:customStyle="1" w:styleId="FontStyle106">
    <w:name w:val="Font Style106"/>
    <w:uiPriority w:val="99"/>
    <w:rsid w:val="00C729A4"/>
    <w:rPr>
      <w:rFonts w:ascii="Times New Roman" w:hAnsi="Times New Roman"/>
      <w:b/>
      <w:sz w:val="16"/>
    </w:rPr>
  </w:style>
  <w:style w:type="character" w:customStyle="1" w:styleId="FontStyle107">
    <w:name w:val="Font Style107"/>
    <w:uiPriority w:val="99"/>
    <w:rsid w:val="00C729A4"/>
    <w:rPr>
      <w:rFonts w:ascii="Lucida Sans Unicode" w:hAnsi="Lucida Sans Unicode"/>
      <w:sz w:val="10"/>
    </w:rPr>
  </w:style>
  <w:style w:type="character" w:customStyle="1" w:styleId="FontStyle108">
    <w:name w:val="Font Style108"/>
    <w:uiPriority w:val="99"/>
    <w:rsid w:val="00C729A4"/>
    <w:rPr>
      <w:rFonts w:ascii="Century Gothic" w:hAnsi="Century Gothic"/>
      <w:b/>
      <w:sz w:val="14"/>
    </w:rPr>
  </w:style>
  <w:style w:type="character" w:customStyle="1" w:styleId="FontStyle109">
    <w:name w:val="Font Style109"/>
    <w:uiPriority w:val="99"/>
    <w:rsid w:val="00C729A4"/>
    <w:rPr>
      <w:rFonts w:ascii="Century Gothic" w:hAnsi="Century Gothic"/>
      <w:b/>
      <w:sz w:val="14"/>
    </w:rPr>
  </w:style>
  <w:style w:type="character" w:customStyle="1" w:styleId="FontStyle110">
    <w:name w:val="Font Style110"/>
    <w:uiPriority w:val="99"/>
    <w:rsid w:val="00C729A4"/>
    <w:rPr>
      <w:rFonts w:ascii="Cambria" w:hAnsi="Cambria"/>
      <w:b/>
      <w:sz w:val="14"/>
    </w:rPr>
  </w:style>
  <w:style w:type="paragraph" w:customStyle="1" w:styleId="Style12">
    <w:name w:val="Style12"/>
    <w:basedOn w:val="a4"/>
    <w:uiPriority w:val="99"/>
    <w:rsid w:val="00C729A4"/>
    <w:pPr>
      <w:widowControl w:val="0"/>
      <w:autoSpaceDE w:val="0"/>
      <w:autoSpaceDN w:val="0"/>
      <w:adjustRightInd w:val="0"/>
      <w:ind w:firstLine="709"/>
    </w:pPr>
    <w:rPr>
      <w:rFonts w:eastAsia="Times New Roman"/>
      <w:szCs w:val="24"/>
      <w:lang w:eastAsia="ru-RU"/>
    </w:rPr>
  </w:style>
  <w:style w:type="character" w:customStyle="1" w:styleId="FontStyle144">
    <w:name w:val="Font Style144"/>
    <w:uiPriority w:val="99"/>
    <w:rsid w:val="00C729A4"/>
    <w:rPr>
      <w:rFonts w:ascii="Times New Roman" w:hAnsi="Times New Roman"/>
      <w:b/>
      <w:sz w:val="14"/>
    </w:rPr>
  </w:style>
  <w:style w:type="character" w:customStyle="1" w:styleId="FontStyle170">
    <w:name w:val="Font Style170"/>
    <w:uiPriority w:val="99"/>
    <w:rsid w:val="00C729A4"/>
    <w:rPr>
      <w:rFonts w:ascii="Times New Roman" w:hAnsi="Times New Roman"/>
      <w:w w:val="10"/>
      <w:sz w:val="22"/>
    </w:rPr>
  </w:style>
  <w:style w:type="paragraph" w:customStyle="1" w:styleId="Style20">
    <w:name w:val="Style20"/>
    <w:basedOn w:val="a4"/>
    <w:uiPriority w:val="99"/>
    <w:rsid w:val="00C729A4"/>
    <w:pPr>
      <w:widowControl w:val="0"/>
      <w:autoSpaceDE w:val="0"/>
      <w:autoSpaceDN w:val="0"/>
      <w:adjustRightInd w:val="0"/>
      <w:spacing w:line="240" w:lineRule="exact"/>
      <w:ind w:firstLine="709"/>
    </w:pPr>
    <w:rPr>
      <w:rFonts w:eastAsia="Times New Roman"/>
      <w:szCs w:val="24"/>
      <w:lang w:eastAsia="ru-RU"/>
    </w:rPr>
  </w:style>
  <w:style w:type="character" w:customStyle="1" w:styleId="FontStyle113">
    <w:name w:val="Font Style113"/>
    <w:uiPriority w:val="99"/>
    <w:rsid w:val="00C729A4"/>
    <w:rPr>
      <w:rFonts w:ascii="Times New Roman" w:hAnsi="Times New Roman"/>
      <w:b/>
      <w:sz w:val="20"/>
    </w:rPr>
  </w:style>
  <w:style w:type="paragraph" w:customStyle="1" w:styleId="Style32">
    <w:name w:val="Style32"/>
    <w:basedOn w:val="a4"/>
    <w:uiPriority w:val="99"/>
    <w:rsid w:val="00C729A4"/>
    <w:pPr>
      <w:widowControl w:val="0"/>
      <w:autoSpaceDE w:val="0"/>
      <w:autoSpaceDN w:val="0"/>
      <w:adjustRightInd w:val="0"/>
      <w:ind w:firstLine="709"/>
      <w:jc w:val="right"/>
    </w:pPr>
    <w:rPr>
      <w:rFonts w:eastAsia="Times New Roman"/>
      <w:szCs w:val="24"/>
      <w:lang w:eastAsia="ru-RU"/>
    </w:rPr>
  </w:style>
  <w:style w:type="character" w:customStyle="1" w:styleId="FontStyle124">
    <w:name w:val="Font Style124"/>
    <w:uiPriority w:val="99"/>
    <w:rsid w:val="00C729A4"/>
    <w:rPr>
      <w:rFonts w:ascii="Times New Roman" w:hAnsi="Times New Roman"/>
      <w:b/>
      <w:i/>
      <w:sz w:val="16"/>
    </w:rPr>
  </w:style>
  <w:style w:type="paragraph" w:customStyle="1" w:styleId="Style42">
    <w:name w:val="Style42"/>
    <w:basedOn w:val="a4"/>
    <w:uiPriority w:val="99"/>
    <w:rsid w:val="00C729A4"/>
    <w:pPr>
      <w:widowControl w:val="0"/>
      <w:autoSpaceDE w:val="0"/>
      <w:autoSpaceDN w:val="0"/>
      <w:adjustRightInd w:val="0"/>
      <w:ind w:firstLine="709"/>
    </w:pPr>
    <w:rPr>
      <w:rFonts w:eastAsia="Times New Roman"/>
      <w:szCs w:val="24"/>
      <w:lang w:eastAsia="ru-RU"/>
    </w:rPr>
  </w:style>
  <w:style w:type="paragraph" w:customStyle="1" w:styleId="Style43">
    <w:name w:val="Style43"/>
    <w:basedOn w:val="a4"/>
    <w:uiPriority w:val="99"/>
    <w:rsid w:val="00C729A4"/>
    <w:pPr>
      <w:widowControl w:val="0"/>
      <w:autoSpaceDE w:val="0"/>
      <w:autoSpaceDN w:val="0"/>
      <w:adjustRightInd w:val="0"/>
      <w:ind w:firstLine="709"/>
    </w:pPr>
    <w:rPr>
      <w:rFonts w:eastAsia="Times New Roman"/>
      <w:szCs w:val="24"/>
      <w:lang w:eastAsia="ru-RU"/>
    </w:rPr>
  </w:style>
  <w:style w:type="character" w:customStyle="1" w:styleId="FontStyle133">
    <w:name w:val="Font Style133"/>
    <w:uiPriority w:val="99"/>
    <w:rsid w:val="00C729A4"/>
    <w:rPr>
      <w:rFonts w:ascii="Times New Roman" w:hAnsi="Times New Roman"/>
      <w:b/>
      <w:sz w:val="18"/>
    </w:rPr>
  </w:style>
  <w:style w:type="paragraph" w:customStyle="1" w:styleId="Style26">
    <w:name w:val="Style26"/>
    <w:basedOn w:val="a4"/>
    <w:uiPriority w:val="99"/>
    <w:rsid w:val="00C729A4"/>
    <w:pPr>
      <w:widowControl w:val="0"/>
      <w:autoSpaceDE w:val="0"/>
      <w:autoSpaceDN w:val="0"/>
      <w:adjustRightInd w:val="0"/>
      <w:ind w:firstLine="709"/>
    </w:pPr>
    <w:rPr>
      <w:rFonts w:eastAsia="Times New Roman"/>
      <w:szCs w:val="24"/>
      <w:lang w:eastAsia="ru-RU"/>
    </w:rPr>
  </w:style>
  <w:style w:type="paragraph" w:customStyle="1" w:styleId="Style61">
    <w:name w:val="Style61"/>
    <w:basedOn w:val="a4"/>
    <w:uiPriority w:val="99"/>
    <w:rsid w:val="00C729A4"/>
    <w:pPr>
      <w:widowControl w:val="0"/>
      <w:autoSpaceDE w:val="0"/>
      <w:autoSpaceDN w:val="0"/>
      <w:adjustRightInd w:val="0"/>
      <w:ind w:firstLine="709"/>
    </w:pPr>
    <w:rPr>
      <w:rFonts w:eastAsia="Times New Roman"/>
      <w:szCs w:val="24"/>
      <w:lang w:eastAsia="ru-RU"/>
    </w:rPr>
  </w:style>
  <w:style w:type="paragraph" w:customStyle="1" w:styleId="Style62">
    <w:name w:val="Style62"/>
    <w:basedOn w:val="a4"/>
    <w:uiPriority w:val="99"/>
    <w:rsid w:val="00C729A4"/>
    <w:pPr>
      <w:widowControl w:val="0"/>
      <w:autoSpaceDE w:val="0"/>
      <w:autoSpaceDN w:val="0"/>
      <w:adjustRightInd w:val="0"/>
      <w:ind w:firstLine="709"/>
    </w:pPr>
    <w:rPr>
      <w:rFonts w:eastAsia="Times New Roman"/>
      <w:szCs w:val="24"/>
      <w:lang w:eastAsia="ru-RU"/>
    </w:rPr>
  </w:style>
  <w:style w:type="paragraph" w:customStyle="1" w:styleId="Style63">
    <w:name w:val="Style63"/>
    <w:basedOn w:val="a4"/>
    <w:uiPriority w:val="99"/>
    <w:rsid w:val="00C729A4"/>
    <w:pPr>
      <w:widowControl w:val="0"/>
      <w:autoSpaceDE w:val="0"/>
      <w:autoSpaceDN w:val="0"/>
      <w:adjustRightInd w:val="0"/>
      <w:ind w:firstLine="709"/>
    </w:pPr>
    <w:rPr>
      <w:rFonts w:eastAsia="Times New Roman"/>
      <w:szCs w:val="24"/>
      <w:lang w:eastAsia="ru-RU"/>
    </w:rPr>
  </w:style>
  <w:style w:type="character" w:customStyle="1" w:styleId="FontStyle126">
    <w:name w:val="Font Style126"/>
    <w:uiPriority w:val="99"/>
    <w:rsid w:val="00C729A4"/>
    <w:rPr>
      <w:rFonts w:ascii="Century Gothic" w:hAnsi="Century Gothic"/>
      <w:b/>
      <w:sz w:val="14"/>
    </w:rPr>
  </w:style>
  <w:style w:type="character" w:customStyle="1" w:styleId="FontStyle127">
    <w:name w:val="Font Style127"/>
    <w:uiPriority w:val="99"/>
    <w:rsid w:val="00C729A4"/>
    <w:rPr>
      <w:rFonts w:ascii="Century Gothic" w:hAnsi="Century Gothic"/>
      <w:b/>
      <w:sz w:val="14"/>
    </w:rPr>
  </w:style>
  <w:style w:type="character" w:customStyle="1" w:styleId="FontStyle128">
    <w:name w:val="Font Style128"/>
    <w:uiPriority w:val="99"/>
    <w:rsid w:val="00C729A4"/>
    <w:rPr>
      <w:rFonts w:ascii="Times New Roman" w:hAnsi="Times New Roman"/>
      <w:b/>
      <w:sz w:val="16"/>
    </w:rPr>
  </w:style>
  <w:style w:type="paragraph" w:customStyle="1" w:styleId="Style66">
    <w:name w:val="Style66"/>
    <w:basedOn w:val="a4"/>
    <w:uiPriority w:val="99"/>
    <w:rsid w:val="00C729A4"/>
    <w:pPr>
      <w:widowControl w:val="0"/>
      <w:autoSpaceDE w:val="0"/>
      <w:autoSpaceDN w:val="0"/>
      <w:adjustRightInd w:val="0"/>
      <w:ind w:firstLine="709"/>
      <w:jc w:val="right"/>
    </w:pPr>
    <w:rPr>
      <w:rFonts w:eastAsia="Times New Roman"/>
      <w:szCs w:val="24"/>
      <w:lang w:eastAsia="ru-RU"/>
    </w:rPr>
  </w:style>
  <w:style w:type="paragraph" w:customStyle="1" w:styleId="Style67">
    <w:name w:val="Style67"/>
    <w:basedOn w:val="a4"/>
    <w:uiPriority w:val="99"/>
    <w:rsid w:val="00C729A4"/>
    <w:pPr>
      <w:widowControl w:val="0"/>
      <w:autoSpaceDE w:val="0"/>
      <w:autoSpaceDN w:val="0"/>
      <w:adjustRightInd w:val="0"/>
      <w:ind w:firstLine="709"/>
    </w:pPr>
    <w:rPr>
      <w:rFonts w:eastAsia="Times New Roman"/>
      <w:szCs w:val="24"/>
      <w:lang w:eastAsia="ru-RU"/>
    </w:rPr>
  </w:style>
  <w:style w:type="paragraph" w:customStyle="1" w:styleId="Style76">
    <w:name w:val="Style76"/>
    <w:basedOn w:val="a4"/>
    <w:uiPriority w:val="99"/>
    <w:rsid w:val="00C729A4"/>
    <w:pPr>
      <w:widowControl w:val="0"/>
      <w:autoSpaceDE w:val="0"/>
      <w:autoSpaceDN w:val="0"/>
      <w:adjustRightInd w:val="0"/>
      <w:ind w:firstLine="709"/>
    </w:pPr>
    <w:rPr>
      <w:rFonts w:eastAsia="Times New Roman"/>
      <w:szCs w:val="24"/>
      <w:lang w:eastAsia="ru-RU"/>
    </w:rPr>
  </w:style>
  <w:style w:type="character" w:customStyle="1" w:styleId="FontStyle129">
    <w:name w:val="Font Style129"/>
    <w:uiPriority w:val="99"/>
    <w:rsid w:val="00C729A4"/>
    <w:rPr>
      <w:rFonts w:ascii="Times New Roman" w:hAnsi="Times New Roman"/>
      <w:b/>
      <w:smallCaps/>
      <w:sz w:val="16"/>
    </w:rPr>
  </w:style>
  <w:style w:type="character" w:customStyle="1" w:styleId="FontStyle135">
    <w:name w:val="Font Style135"/>
    <w:uiPriority w:val="99"/>
    <w:rsid w:val="00C729A4"/>
    <w:rPr>
      <w:rFonts w:ascii="Times New Roman" w:hAnsi="Times New Roman"/>
      <w:b/>
      <w:sz w:val="14"/>
    </w:rPr>
  </w:style>
  <w:style w:type="paragraph" w:customStyle="1" w:styleId="Style79">
    <w:name w:val="Style79"/>
    <w:basedOn w:val="a4"/>
    <w:uiPriority w:val="99"/>
    <w:rsid w:val="00C729A4"/>
    <w:pPr>
      <w:widowControl w:val="0"/>
      <w:autoSpaceDE w:val="0"/>
      <w:autoSpaceDN w:val="0"/>
      <w:adjustRightInd w:val="0"/>
      <w:spacing w:line="156" w:lineRule="exact"/>
      <w:ind w:firstLine="709"/>
      <w:jc w:val="center"/>
    </w:pPr>
    <w:rPr>
      <w:rFonts w:eastAsia="Times New Roman"/>
      <w:szCs w:val="24"/>
      <w:lang w:eastAsia="ru-RU"/>
    </w:rPr>
  </w:style>
  <w:style w:type="paragraph" w:customStyle="1" w:styleId="Style84">
    <w:name w:val="Style84"/>
    <w:basedOn w:val="a4"/>
    <w:uiPriority w:val="99"/>
    <w:rsid w:val="00C729A4"/>
    <w:pPr>
      <w:widowControl w:val="0"/>
      <w:autoSpaceDE w:val="0"/>
      <w:autoSpaceDN w:val="0"/>
      <w:adjustRightInd w:val="0"/>
      <w:ind w:firstLine="709"/>
    </w:pPr>
    <w:rPr>
      <w:rFonts w:eastAsia="Times New Roman"/>
      <w:szCs w:val="24"/>
      <w:lang w:eastAsia="ru-RU"/>
    </w:rPr>
  </w:style>
  <w:style w:type="paragraph" w:customStyle="1" w:styleId="Style86">
    <w:name w:val="Style86"/>
    <w:basedOn w:val="a4"/>
    <w:uiPriority w:val="99"/>
    <w:rsid w:val="00C729A4"/>
    <w:pPr>
      <w:widowControl w:val="0"/>
      <w:autoSpaceDE w:val="0"/>
      <w:autoSpaceDN w:val="0"/>
      <w:adjustRightInd w:val="0"/>
      <w:ind w:firstLine="709"/>
    </w:pPr>
    <w:rPr>
      <w:rFonts w:eastAsia="Times New Roman"/>
      <w:szCs w:val="24"/>
      <w:lang w:eastAsia="ru-RU"/>
    </w:rPr>
  </w:style>
  <w:style w:type="paragraph" w:customStyle="1" w:styleId="Style82">
    <w:name w:val="Style82"/>
    <w:basedOn w:val="a4"/>
    <w:uiPriority w:val="99"/>
    <w:rsid w:val="00C729A4"/>
    <w:pPr>
      <w:widowControl w:val="0"/>
      <w:autoSpaceDE w:val="0"/>
      <w:autoSpaceDN w:val="0"/>
      <w:adjustRightInd w:val="0"/>
      <w:ind w:firstLine="709"/>
    </w:pPr>
    <w:rPr>
      <w:rFonts w:eastAsia="Times New Roman"/>
      <w:szCs w:val="24"/>
      <w:lang w:eastAsia="ru-RU"/>
    </w:rPr>
  </w:style>
  <w:style w:type="character" w:customStyle="1" w:styleId="FontStyle136">
    <w:name w:val="Font Style136"/>
    <w:uiPriority w:val="99"/>
    <w:rsid w:val="00C729A4"/>
    <w:rPr>
      <w:rFonts w:ascii="Times New Roman" w:hAnsi="Times New Roman"/>
      <w:b/>
      <w:sz w:val="10"/>
    </w:rPr>
  </w:style>
  <w:style w:type="character" w:customStyle="1" w:styleId="FontStyle137">
    <w:name w:val="Font Style137"/>
    <w:uiPriority w:val="99"/>
    <w:rsid w:val="00C729A4"/>
    <w:rPr>
      <w:rFonts w:ascii="Arial Narrow" w:hAnsi="Arial Narrow"/>
      <w:sz w:val="30"/>
    </w:rPr>
  </w:style>
  <w:style w:type="paragraph" w:customStyle="1" w:styleId="Style60">
    <w:name w:val="Style60"/>
    <w:basedOn w:val="a4"/>
    <w:uiPriority w:val="99"/>
    <w:rsid w:val="00C729A4"/>
    <w:pPr>
      <w:widowControl w:val="0"/>
      <w:autoSpaceDE w:val="0"/>
      <w:autoSpaceDN w:val="0"/>
      <w:adjustRightInd w:val="0"/>
      <w:spacing w:line="250" w:lineRule="exact"/>
      <w:ind w:firstLine="396"/>
    </w:pPr>
    <w:rPr>
      <w:rFonts w:eastAsia="Times New Roman"/>
      <w:szCs w:val="24"/>
      <w:lang w:eastAsia="ru-RU"/>
    </w:rPr>
  </w:style>
  <w:style w:type="paragraph" w:customStyle="1" w:styleId="Style17">
    <w:name w:val="Style17"/>
    <w:basedOn w:val="a4"/>
    <w:uiPriority w:val="99"/>
    <w:rsid w:val="00C729A4"/>
    <w:pPr>
      <w:widowControl w:val="0"/>
      <w:autoSpaceDE w:val="0"/>
      <w:autoSpaceDN w:val="0"/>
      <w:adjustRightInd w:val="0"/>
      <w:ind w:firstLine="709"/>
      <w:jc w:val="center"/>
    </w:pPr>
    <w:rPr>
      <w:rFonts w:eastAsia="Times New Roman"/>
      <w:szCs w:val="24"/>
      <w:lang w:eastAsia="ru-RU"/>
    </w:rPr>
  </w:style>
  <w:style w:type="character" w:customStyle="1" w:styleId="FontStyle140">
    <w:name w:val="Font Style140"/>
    <w:uiPriority w:val="99"/>
    <w:rsid w:val="00C729A4"/>
    <w:rPr>
      <w:rFonts w:ascii="Times New Roman" w:hAnsi="Times New Roman"/>
      <w:w w:val="30"/>
      <w:sz w:val="44"/>
    </w:rPr>
  </w:style>
  <w:style w:type="character" w:customStyle="1" w:styleId="FontStyle178">
    <w:name w:val="Font Style178"/>
    <w:uiPriority w:val="99"/>
    <w:rsid w:val="00C729A4"/>
    <w:rPr>
      <w:rFonts w:ascii="Times New Roman" w:hAnsi="Times New Roman"/>
      <w:b/>
      <w:i/>
      <w:sz w:val="14"/>
    </w:rPr>
  </w:style>
  <w:style w:type="paragraph" w:customStyle="1" w:styleId="Style75">
    <w:name w:val="Style75"/>
    <w:basedOn w:val="a4"/>
    <w:uiPriority w:val="99"/>
    <w:rsid w:val="00C729A4"/>
    <w:pPr>
      <w:widowControl w:val="0"/>
      <w:autoSpaceDE w:val="0"/>
      <w:autoSpaceDN w:val="0"/>
      <w:adjustRightInd w:val="0"/>
      <w:ind w:firstLine="709"/>
    </w:pPr>
    <w:rPr>
      <w:rFonts w:eastAsia="Times New Roman"/>
      <w:szCs w:val="24"/>
      <w:lang w:eastAsia="ru-RU"/>
    </w:rPr>
  </w:style>
  <w:style w:type="character" w:customStyle="1" w:styleId="FontStyle142">
    <w:name w:val="Font Style142"/>
    <w:uiPriority w:val="99"/>
    <w:rsid w:val="00C729A4"/>
    <w:rPr>
      <w:rFonts w:ascii="Times New Roman" w:hAnsi="Times New Roman"/>
      <w:b/>
      <w:spacing w:val="10"/>
      <w:w w:val="20"/>
      <w:sz w:val="26"/>
    </w:rPr>
  </w:style>
  <w:style w:type="character" w:customStyle="1" w:styleId="FontStyle143">
    <w:name w:val="Font Style143"/>
    <w:uiPriority w:val="99"/>
    <w:rsid w:val="00C729A4"/>
    <w:rPr>
      <w:rFonts w:ascii="Times New Roman" w:hAnsi="Times New Roman"/>
      <w:sz w:val="14"/>
    </w:rPr>
  </w:style>
  <w:style w:type="paragraph" w:customStyle="1" w:styleId="Style71">
    <w:name w:val="Style71"/>
    <w:basedOn w:val="a4"/>
    <w:uiPriority w:val="99"/>
    <w:rsid w:val="00C729A4"/>
    <w:pPr>
      <w:widowControl w:val="0"/>
      <w:autoSpaceDE w:val="0"/>
      <w:autoSpaceDN w:val="0"/>
      <w:adjustRightInd w:val="0"/>
      <w:ind w:firstLine="709"/>
    </w:pPr>
    <w:rPr>
      <w:rFonts w:eastAsia="Times New Roman"/>
      <w:szCs w:val="24"/>
      <w:lang w:eastAsia="ru-RU"/>
    </w:rPr>
  </w:style>
  <w:style w:type="character" w:customStyle="1" w:styleId="FontStyle138">
    <w:name w:val="Font Style138"/>
    <w:uiPriority w:val="99"/>
    <w:rsid w:val="00C729A4"/>
    <w:rPr>
      <w:rFonts w:ascii="Book Antiqua" w:hAnsi="Book Antiqua"/>
      <w:sz w:val="20"/>
    </w:rPr>
  </w:style>
  <w:style w:type="paragraph" w:customStyle="1" w:styleId="Style46">
    <w:name w:val="Style46"/>
    <w:basedOn w:val="a4"/>
    <w:uiPriority w:val="99"/>
    <w:rsid w:val="00C729A4"/>
    <w:pPr>
      <w:widowControl w:val="0"/>
      <w:autoSpaceDE w:val="0"/>
      <w:autoSpaceDN w:val="0"/>
      <w:adjustRightInd w:val="0"/>
      <w:spacing w:line="151" w:lineRule="exact"/>
      <w:ind w:firstLine="389"/>
    </w:pPr>
    <w:rPr>
      <w:rFonts w:eastAsia="Times New Roman"/>
      <w:szCs w:val="24"/>
      <w:lang w:eastAsia="ru-RU"/>
    </w:rPr>
  </w:style>
  <w:style w:type="paragraph" w:customStyle="1" w:styleId="Style28">
    <w:name w:val="Style28"/>
    <w:basedOn w:val="a4"/>
    <w:uiPriority w:val="99"/>
    <w:rsid w:val="00C729A4"/>
    <w:pPr>
      <w:widowControl w:val="0"/>
      <w:autoSpaceDE w:val="0"/>
      <w:autoSpaceDN w:val="0"/>
      <w:adjustRightInd w:val="0"/>
      <w:ind w:firstLine="709"/>
    </w:pPr>
    <w:rPr>
      <w:rFonts w:eastAsia="Times New Roman"/>
      <w:szCs w:val="24"/>
      <w:lang w:eastAsia="ru-RU"/>
    </w:rPr>
  </w:style>
  <w:style w:type="character" w:customStyle="1" w:styleId="FontStyle139">
    <w:name w:val="Font Style139"/>
    <w:uiPriority w:val="99"/>
    <w:rsid w:val="00C729A4"/>
    <w:rPr>
      <w:rFonts w:ascii="Times New Roman" w:hAnsi="Times New Roman"/>
      <w:sz w:val="8"/>
    </w:rPr>
  </w:style>
  <w:style w:type="paragraph" w:customStyle="1" w:styleId="Style93">
    <w:name w:val="Style93"/>
    <w:basedOn w:val="a4"/>
    <w:uiPriority w:val="99"/>
    <w:rsid w:val="00C729A4"/>
    <w:pPr>
      <w:widowControl w:val="0"/>
      <w:autoSpaceDE w:val="0"/>
      <w:autoSpaceDN w:val="0"/>
      <w:adjustRightInd w:val="0"/>
      <w:spacing w:line="151" w:lineRule="exact"/>
      <w:ind w:firstLine="113"/>
    </w:pPr>
    <w:rPr>
      <w:rFonts w:eastAsia="Times New Roman"/>
      <w:szCs w:val="24"/>
      <w:lang w:eastAsia="ru-RU"/>
    </w:rPr>
  </w:style>
  <w:style w:type="character" w:customStyle="1" w:styleId="FontStyle141">
    <w:name w:val="Font Style141"/>
    <w:uiPriority w:val="99"/>
    <w:rsid w:val="00C729A4"/>
    <w:rPr>
      <w:rFonts w:ascii="Times New Roman" w:hAnsi="Times New Roman"/>
      <w:sz w:val="20"/>
    </w:rPr>
  </w:style>
  <w:style w:type="paragraph" w:customStyle="1" w:styleId="Style95">
    <w:name w:val="Style95"/>
    <w:basedOn w:val="a4"/>
    <w:uiPriority w:val="99"/>
    <w:rsid w:val="00C729A4"/>
    <w:pPr>
      <w:widowControl w:val="0"/>
      <w:autoSpaceDE w:val="0"/>
      <w:autoSpaceDN w:val="0"/>
      <w:adjustRightInd w:val="0"/>
      <w:spacing w:line="206" w:lineRule="exact"/>
      <w:ind w:hanging="132"/>
    </w:pPr>
    <w:rPr>
      <w:rFonts w:eastAsia="Times New Roman"/>
      <w:szCs w:val="24"/>
      <w:lang w:eastAsia="ru-RU"/>
    </w:rPr>
  </w:style>
  <w:style w:type="paragraph" w:customStyle="1" w:styleId="Style103">
    <w:name w:val="Style103"/>
    <w:basedOn w:val="a4"/>
    <w:uiPriority w:val="99"/>
    <w:rsid w:val="00C729A4"/>
    <w:pPr>
      <w:widowControl w:val="0"/>
      <w:autoSpaceDE w:val="0"/>
      <w:autoSpaceDN w:val="0"/>
      <w:adjustRightInd w:val="0"/>
      <w:spacing w:line="206" w:lineRule="exact"/>
      <w:ind w:hanging="204"/>
    </w:pPr>
    <w:rPr>
      <w:rFonts w:eastAsia="Times New Roman"/>
      <w:szCs w:val="24"/>
      <w:lang w:eastAsia="ru-RU"/>
    </w:rPr>
  </w:style>
  <w:style w:type="character" w:customStyle="1" w:styleId="FontStyle146">
    <w:name w:val="Font Style146"/>
    <w:uiPriority w:val="99"/>
    <w:rsid w:val="00C729A4"/>
    <w:rPr>
      <w:rFonts w:ascii="Times New Roman" w:hAnsi="Times New Roman"/>
      <w:b/>
      <w:sz w:val="16"/>
    </w:rPr>
  </w:style>
  <w:style w:type="paragraph" w:customStyle="1" w:styleId="Style70">
    <w:name w:val="Style70"/>
    <w:basedOn w:val="a4"/>
    <w:uiPriority w:val="99"/>
    <w:rsid w:val="00C729A4"/>
    <w:pPr>
      <w:widowControl w:val="0"/>
      <w:autoSpaceDE w:val="0"/>
      <w:autoSpaceDN w:val="0"/>
      <w:adjustRightInd w:val="0"/>
      <w:spacing w:line="221" w:lineRule="exact"/>
      <w:ind w:hanging="235"/>
    </w:pPr>
    <w:rPr>
      <w:rFonts w:eastAsia="Times New Roman"/>
      <w:szCs w:val="24"/>
      <w:lang w:eastAsia="ru-RU"/>
    </w:rPr>
  </w:style>
  <w:style w:type="paragraph" w:customStyle="1" w:styleId="Style74">
    <w:name w:val="Style74"/>
    <w:basedOn w:val="a4"/>
    <w:uiPriority w:val="99"/>
    <w:rsid w:val="00C729A4"/>
    <w:pPr>
      <w:widowControl w:val="0"/>
      <w:autoSpaceDE w:val="0"/>
      <w:autoSpaceDN w:val="0"/>
      <w:adjustRightInd w:val="0"/>
      <w:ind w:firstLine="709"/>
    </w:pPr>
    <w:rPr>
      <w:rFonts w:eastAsia="Times New Roman"/>
      <w:szCs w:val="24"/>
      <w:lang w:eastAsia="ru-RU"/>
    </w:rPr>
  </w:style>
  <w:style w:type="paragraph" w:customStyle="1" w:styleId="Style94">
    <w:name w:val="Style94"/>
    <w:basedOn w:val="a4"/>
    <w:uiPriority w:val="99"/>
    <w:rsid w:val="00C729A4"/>
    <w:pPr>
      <w:widowControl w:val="0"/>
      <w:autoSpaceDE w:val="0"/>
      <w:autoSpaceDN w:val="0"/>
      <w:adjustRightInd w:val="0"/>
      <w:spacing w:line="228" w:lineRule="exact"/>
      <w:ind w:firstLine="709"/>
      <w:jc w:val="center"/>
    </w:pPr>
    <w:rPr>
      <w:rFonts w:eastAsia="Times New Roman"/>
      <w:szCs w:val="24"/>
      <w:lang w:eastAsia="ru-RU"/>
    </w:rPr>
  </w:style>
  <w:style w:type="paragraph" w:customStyle="1" w:styleId="Style59">
    <w:name w:val="Style59"/>
    <w:basedOn w:val="a4"/>
    <w:uiPriority w:val="99"/>
    <w:rsid w:val="00C729A4"/>
    <w:pPr>
      <w:widowControl w:val="0"/>
      <w:autoSpaceDE w:val="0"/>
      <w:autoSpaceDN w:val="0"/>
      <w:adjustRightInd w:val="0"/>
      <w:ind w:firstLine="709"/>
    </w:pPr>
    <w:rPr>
      <w:rFonts w:eastAsia="Times New Roman"/>
      <w:szCs w:val="24"/>
      <w:lang w:eastAsia="ru-RU"/>
    </w:rPr>
  </w:style>
  <w:style w:type="paragraph" w:customStyle="1" w:styleId="Style56">
    <w:name w:val="Style56"/>
    <w:basedOn w:val="a4"/>
    <w:uiPriority w:val="99"/>
    <w:rsid w:val="00C729A4"/>
    <w:pPr>
      <w:widowControl w:val="0"/>
      <w:autoSpaceDE w:val="0"/>
      <w:autoSpaceDN w:val="0"/>
      <w:adjustRightInd w:val="0"/>
      <w:ind w:firstLine="709"/>
    </w:pPr>
    <w:rPr>
      <w:rFonts w:eastAsia="Times New Roman"/>
      <w:szCs w:val="24"/>
      <w:lang w:eastAsia="ru-RU"/>
    </w:rPr>
  </w:style>
  <w:style w:type="paragraph" w:customStyle="1" w:styleId="Style40">
    <w:name w:val="Style40"/>
    <w:basedOn w:val="a4"/>
    <w:uiPriority w:val="99"/>
    <w:rsid w:val="00C729A4"/>
    <w:pPr>
      <w:widowControl w:val="0"/>
      <w:autoSpaceDE w:val="0"/>
      <w:autoSpaceDN w:val="0"/>
      <w:adjustRightInd w:val="0"/>
      <w:ind w:firstLine="709"/>
    </w:pPr>
    <w:rPr>
      <w:rFonts w:eastAsia="Times New Roman"/>
      <w:szCs w:val="24"/>
      <w:lang w:eastAsia="ru-RU"/>
    </w:rPr>
  </w:style>
  <w:style w:type="paragraph" w:customStyle="1" w:styleId="Style72">
    <w:name w:val="Style72"/>
    <w:basedOn w:val="a4"/>
    <w:uiPriority w:val="99"/>
    <w:rsid w:val="00C729A4"/>
    <w:pPr>
      <w:widowControl w:val="0"/>
      <w:autoSpaceDE w:val="0"/>
      <w:autoSpaceDN w:val="0"/>
      <w:adjustRightInd w:val="0"/>
      <w:ind w:firstLine="709"/>
    </w:pPr>
    <w:rPr>
      <w:rFonts w:eastAsia="Times New Roman"/>
      <w:szCs w:val="24"/>
      <w:lang w:eastAsia="ru-RU"/>
    </w:rPr>
  </w:style>
  <w:style w:type="character" w:customStyle="1" w:styleId="FontStyle152">
    <w:name w:val="Font Style152"/>
    <w:uiPriority w:val="99"/>
    <w:rsid w:val="00C729A4"/>
    <w:rPr>
      <w:rFonts w:ascii="Times New Roman" w:hAnsi="Times New Roman"/>
      <w:b/>
      <w:sz w:val="12"/>
    </w:rPr>
  </w:style>
  <w:style w:type="paragraph" w:customStyle="1" w:styleId="Style49">
    <w:name w:val="Style49"/>
    <w:basedOn w:val="a4"/>
    <w:uiPriority w:val="99"/>
    <w:rsid w:val="00C729A4"/>
    <w:pPr>
      <w:widowControl w:val="0"/>
      <w:autoSpaceDE w:val="0"/>
      <w:autoSpaceDN w:val="0"/>
      <w:adjustRightInd w:val="0"/>
      <w:spacing w:line="322" w:lineRule="exact"/>
      <w:ind w:firstLine="4178"/>
    </w:pPr>
    <w:rPr>
      <w:rFonts w:eastAsia="Times New Roman"/>
      <w:szCs w:val="24"/>
      <w:lang w:eastAsia="ru-RU"/>
    </w:rPr>
  </w:style>
  <w:style w:type="paragraph" w:customStyle="1" w:styleId="Style16">
    <w:name w:val="Style16"/>
    <w:basedOn w:val="a4"/>
    <w:uiPriority w:val="99"/>
    <w:rsid w:val="00C729A4"/>
    <w:pPr>
      <w:widowControl w:val="0"/>
      <w:autoSpaceDE w:val="0"/>
      <w:autoSpaceDN w:val="0"/>
      <w:adjustRightInd w:val="0"/>
      <w:ind w:firstLine="709"/>
    </w:pPr>
    <w:rPr>
      <w:rFonts w:eastAsia="Times New Roman"/>
      <w:szCs w:val="24"/>
      <w:lang w:eastAsia="ru-RU"/>
    </w:rPr>
  </w:style>
  <w:style w:type="character" w:customStyle="1" w:styleId="FontStyle111">
    <w:name w:val="Font Style111"/>
    <w:uiPriority w:val="99"/>
    <w:rsid w:val="00C729A4"/>
    <w:rPr>
      <w:rFonts w:ascii="Times New Roman" w:hAnsi="Times New Roman"/>
      <w:b/>
      <w:spacing w:val="30"/>
      <w:w w:val="10"/>
      <w:sz w:val="26"/>
    </w:rPr>
  </w:style>
  <w:style w:type="character" w:customStyle="1" w:styleId="FontStyle112">
    <w:name w:val="Font Style112"/>
    <w:uiPriority w:val="99"/>
    <w:rsid w:val="00C729A4"/>
    <w:rPr>
      <w:rFonts w:ascii="Times New Roman" w:hAnsi="Times New Roman"/>
      <w:b/>
      <w:i/>
      <w:spacing w:val="-10"/>
      <w:sz w:val="10"/>
    </w:rPr>
  </w:style>
  <w:style w:type="character" w:customStyle="1" w:styleId="FontStyle123">
    <w:name w:val="Font Style123"/>
    <w:uiPriority w:val="99"/>
    <w:rsid w:val="00C729A4"/>
    <w:rPr>
      <w:rFonts w:ascii="Times New Roman" w:hAnsi="Times New Roman"/>
      <w:i/>
      <w:sz w:val="18"/>
    </w:rPr>
  </w:style>
  <w:style w:type="paragraph" w:customStyle="1" w:styleId="Style25">
    <w:name w:val="Style25"/>
    <w:basedOn w:val="a4"/>
    <w:uiPriority w:val="99"/>
    <w:rsid w:val="00C729A4"/>
    <w:pPr>
      <w:widowControl w:val="0"/>
      <w:autoSpaceDE w:val="0"/>
      <w:autoSpaceDN w:val="0"/>
      <w:adjustRightInd w:val="0"/>
      <w:ind w:firstLine="709"/>
    </w:pPr>
    <w:rPr>
      <w:rFonts w:eastAsia="Times New Roman"/>
      <w:szCs w:val="24"/>
      <w:lang w:eastAsia="ru-RU"/>
    </w:rPr>
  </w:style>
  <w:style w:type="paragraph" w:customStyle="1" w:styleId="Style30">
    <w:name w:val="Style30"/>
    <w:basedOn w:val="a4"/>
    <w:uiPriority w:val="99"/>
    <w:rsid w:val="00C729A4"/>
    <w:pPr>
      <w:widowControl w:val="0"/>
      <w:autoSpaceDE w:val="0"/>
      <w:autoSpaceDN w:val="0"/>
      <w:adjustRightInd w:val="0"/>
      <w:ind w:firstLine="709"/>
    </w:pPr>
    <w:rPr>
      <w:rFonts w:eastAsia="Times New Roman"/>
      <w:szCs w:val="24"/>
      <w:lang w:eastAsia="ru-RU"/>
    </w:rPr>
  </w:style>
  <w:style w:type="character" w:customStyle="1" w:styleId="FontStyle117">
    <w:name w:val="Font Style117"/>
    <w:uiPriority w:val="99"/>
    <w:rsid w:val="00C729A4"/>
    <w:rPr>
      <w:rFonts w:ascii="Times New Roman" w:hAnsi="Times New Roman"/>
      <w:b/>
      <w:sz w:val="14"/>
    </w:rPr>
  </w:style>
  <w:style w:type="character" w:customStyle="1" w:styleId="FontStyle120">
    <w:name w:val="Font Style120"/>
    <w:uiPriority w:val="99"/>
    <w:rsid w:val="00C729A4"/>
    <w:rPr>
      <w:rFonts w:ascii="Times New Roman" w:hAnsi="Times New Roman"/>
      <w:b/>
      <w:sz w:val="10"/>
    </w:rPr>
  </w:style>
  <w:style w:type="character" w:customStyle="1" w:styleId="FontStyle121">
    <w:name w:val="Font Style121"/>
    <w:uiPriority w:val="99"/>
    <w:rsid w:val="00C729A4"/>
    <w:rPr>
      <w:rFonts w:ascii="Times New Roman" w:hAnsi="Times New Roman"/>
      <w:b/>
      <w:w w:val="10"/>
      <w:sz w:val="20"/>
    </w:rPr>
  </w:style>
  <w:style w:type="character" w:customStyle="1" w:styleId="FontStyle122">
    <w:name w:val="Font Style122"/>
    <w:uiPriority w:val="99"/>
    <w:rsid w:val="00C729A4"/>
    <w:rPr>
      <w:rFonts w:ascii="Times New Roman" w:hAnsi="Times New Roman"/>
      <w:b/>
      <w:i/>
      <w:spacing w:val="-10"/>
      <w:sz w:val="10"/>
    </w:rPr>
  </w:style>
  <w:style w:type="character" w:customStyle="1" w:styleId="FontStyle172">
    <w:name w:val="Font Style172"/>
    <w:uiPriority w:val="99"/>
    <w:rsid w:val="00C729A4"/>
    <w:rPr>
      <w:rFonts w:ascii="Times New Roman" w:hAnsi="Times New Roman"/>
      <w:spacing w:val="120"/>
      <w:w w:val="20"/>
      <w:sz w:val="30"/>
    </w:rPr>
  </w:style>
  <w:style w:type="paragraph" w:customStyle="1" w:styleId="Style21">
    <w:name w:val="Style21"/>
    <w:basedOn w:val="a4"/>
    <w:uiPriority w:val="99"/>
    <w:rsid w:val="00C729A4"/>
    <w:pPr>
      <w:widowControl w:val="0"/>
      <w:autoSpaceDE w:val="0"/>
      <w:autoSpaceDN w:val="0"/>
      <w:adjustRightInd w:val="0"/>
      <w:ind w:firstLine="709"/>
    </w:pPr>
    <w:rPr>
      <w:rFonts w:eastAsia="Times New Roman"/>
      <w:szCs w:val="24"/>
      <w:lang w:eastAsia="ru-RU"/>
    </w:rPr>
  </w:style>
  <w:style w:type="paragraph" w:customStyle="1" w:styleId="Style22">
    <w:name w:val="Style22"/>
    <w:basedOn w:val="a4"/>
    <w:uiPriority w:val="99"/>
    <w:rsid w:val="00C729A4"/>
    <w:pPr>
      <w:widowControl w:val="0"/>
      <w:autoSpaceDE w:val="0"/>
      <w:autoSpaceDN w:val="0"/>
      <w:adjustRightInd w:val="0"/>
      <w:ind w:firstLine="709"/>
    </w:pPr>
    <w:rPr>
      <w:rFonts w:eastAsia="Times New Roman"/>
      <w:szCs w:val="24"/>
      <w:lang w:eastAsia="ru-RU"/>
    </w:rPr>
  </w:style>
  <w:style w:type="paragraph" w:customStyle="1" w:styleId="Style27">
    <w:name w:val="Style27"/>
    <w:basedOn w:val="a4"/>
    <w:uiPriority w:val="99"/>
    <w:rsid w:val="00C729A4"/>
    <w:pPr>
      <w:widowControl w:val="0"/>
      <w:autoSpaceDE w:val="0"/>
      <w:autoSpaceDN w:val="0"/>
      <w:adjustRightInd w:val="0"/>
      <w:ind w:firstLine="709"/>
    </w:pPr>
    <w:rPr>
      <w:rFonts w:eastAsia="Times New Roman"/>
      <w:szCs w:val="24"/>
      <w:lang w:eastAsia="ru-RU"/>
    </w:rPr>
  </w:style>
  <w:style w:type="character" w:customStyle="1" w:styleId="FontStyle114">
    <w:name w:val="Font Style114"/>
    <w:uiPriority w:val="99"/>
    <w:rsid w:val="00C729A4"/>
    <w:rPr>
      <w:rFonts w:ascii="Times New Roman" w:hAnsi="Times New Roman"/>
      <w:b/>
      <w:w w:val="10"/>
      <w:sz w:val="26"/>
    </w:rPr>
  </w:style>
  <w:style w:type="character" w:customStyle="1" w:styleId="FontStyle115">
    <w:name w:val="Font Style115"/>
    <w:uiPriority w:val="99"/>
    <w:rsid w:val="00C729A4"/>
    <w:rPr>
      <w:rFonts w:ascii="Arial Narrow" w:hAnsi="Arial Narrow"/>
      <w:b/>
      <w:spacing w:val="-40"/>
      <w:sz w:val="50"/>
    </w:rPr>
  </w:style>
  <w:style w:type="character" w:customStyle="1" w:styleId="FontStyle116">
    <w:name w:val="Font Style116"/>
    <w:uiPriority w:val="99"/>
    <w:rsid w:val="00C729A4"/>
    <w:rPr>
      <w:rFonts w:ascii="Times New Roman" w:hAnsi="Times New Roman"/>
      <w:b/>
      <w:sz w:val="16"/>
    </w:rPr>
  </w:style>
  <w:style w:type="character" w:customStyle="1" w:styleId="FontStyle118">
    <w:name w:val="Font Style118"/>
    <w:uiPriority w:val="99"/>
    <w:rsid w:val="00C729A4"/>
    <w:rPr>
      <w:rFonts w:ascii="Times New Roman" w:hAnsi="Times New Roman"/>
      <w:b/>
      <w:sz w:val="8"/>
    </w:rPr>
  </w:style>
  <w:style w:type="character" w:customStyle="1" w:styleId="FontStyle119">
    <w:name w:val="Font Style119"/>
    <w:uiPriority w:val="99"/>
    <w:rsid w:val="00C729A4"/>
    <w:rPr>
      <w:rFonts w:ascii="Bookman Old Style" w:hAnsi="Bookman Old Style"/>
      <w:b/>
      <w:i/>
      <w:sz w:val="10"/>
    </w:rPr>
  </w:style>
  <w:style w:type="character" w:customStyle="1" w:styleId="FontStyle177">
    <w:name w:val="Font Style177"/>
    <w:uiPriority w:val="99"/>
    <w:rsid w:val="00C729A4"/>
    <w:rPr>
      <w:rFonts w:ascii="Times New Roman" w:hAnsi="Times New Roman"/>
      <w:b/>
      <w:i/>
      <w:sz w:val="14"/>
    </w:rPr>
  </w:style>
  <w:style w:type="paragraph" w:customStyle="1" w:styleId="Style68">
    <w:name w:val="Style68"/>
    <w:basedOn w:val="a4"/>
    <w:uiPriority w:val="99"/>
    <w:rsid w:val="00C729A4"/>
    <w:pPr>
      <w:widowControl w:val="0"/>
      <w:autoSpaceDE w:val="0"/>
      <w:autoSpaceDN w:val="0"/>
      <w:adjustRightInd w:val="0"/>
      <w:ind w:firstLine="709"/>
    </w:pPr>
    <w:rPr>
      <w:rFonts w:eastAsia="Times New Roman"/>
      <w:szCs w:val="24"/>
      <w:lang w:eastAsia="ru-RU"/>
    </w:rPr>
  </w:style>
  <w:style w:type="paragraph" w:customStyle="1" w:styleId="Style69">
    <w:name w:val="Style69"/>
    <w:basedOn w:val="a4"/>
    <w:uiPriority w:val="99"/>
    <w:rsid w:val="00C729A4"/>
    <w:pPr>
      <w:widowControl w:val="0"/>
      <w:autoSpaceDE w:val="0"/>
      <w:autoSpaceDN w:val="0"/>
      <w:adjustRightInd w:val="0"/>
      <w:spacing w:line="91" w:lineRule="exact"/>
      <w:ind w:firstLine="709"/>
      <w:jc w:val="right"/>
    </w:pPr>
    <w:rPr>
      <w:rFonts w:eastAsia="Times New Roman"/>
      <w:szCs w:val="24"/>
      <w:lang w:eastAsia="ru-RU"/>
    </w:rPr>
  </w:style>
  <w:style w:type="paragraph" w:customStyle="1" w:styleId="Style73">
    <w:name w:val="Style73"/>
    <w:basedOn w:val="a4"/>
    <w:uiPriority w:val="99"/>
    <w:rsid w:val="00C729A4"/>
    <w:pPr>
      <w:widowControl w:val="0"/>
      <w:autoSpaceDE w:val="0"/>
      <w:autoSpaceDN w:val="0"/>
      <w:adjustRightInd w:val="0"/>
      <w:ind w:firstLine="709"/>
    </w:pPr>
    <w:rPr>
      <w:rFonts w:eastAsia="Times New Roman"/>
      <w:szCs w:val="24"/>
      <w:lang w:eastAsia="ru-RU"/>
    </w:rPr>
  </w:style>
  <w:style w:type="character" w:customStyle="1" w:styleId="FontStyle130">
    <w:name w:val="Font Style130"/>
    <w:uiPriority w:val="99"/>
    <w:rsid w:val="00C729A4"/>
    <w:rPr>
      <w:rFonts w:ascii="Times New Roman" w:hAnsi="Times New Roman"/>
      <w:b/>
      <w:w w:val="10"/>
      <w:sz w:val="14"/>
    </w:rPr>
  </w:style>
  <w:style w:type="paragraph" w:customStyle="1" w:styleId="Style85">
    <w:name w:val="Style85"/>
    <w:basedOn w:val="a4"/>
    <w:uiPriority w:val="99"/>
    <w:rsid w:val="00C729A4"/>
    <w:pPr>
      <w:widowControl w:val="0"/>
      <w:autoSpaceDE w:val="0"/>
      <w:autoSpaceDN w:val="0"/>
      <w:adjustRightInd w:val="0"/>
      <w:ind w:firstLine="709"/>
    </w:pPr>
    <w:rPr>
      <w:rFonts w:eastAsia="Times New Roman"/>
      <w:szCs w:val="24"/>
      <w:lang w:eastAsia="ru-RU"/>
    </w:rPr>
  </w:style>
  <w:style w:type="character" w:customStyle="1" w:styleId="FontStyle131">
    <w:name w:val="Font Style131"/>
    <w:uiPriority w:val="99"/>
    <w:rsid w:val="00C729A4"/>
    <w:rPr>
      <w:rFonts w:ascii="Lucida Sans Unicode" w:hAnsi="Lucida Sans Unicode"/>
      <w:sz w:val="24"/>
    </w:rPr>
  </w:style>
  <w:style w:type="character" w:customStyle="1" w:styleId="FontStyle132">
    <w:name w:val="Font Style132"/>
    <w:uiPriority w:val="99"/>
    <w:rsid w:val="00C729A4"/>
    <w:rPr>
      <w:rFonts w:ascii="Times New Roman" w:hAnsi="Times New Roman"/>
      <w:b/>
      <w:w w:val="10"/>
      <w:sz w:val="14"/>
    </w:rPr>
  </w:style>
  <w:style w:type="character" w:customStyle="1" w:styleId="FontStyle134">
    <w:name w:val="Font Style134"/>
    <w:uiPriority w:val="99"/>
    <w:rsid w:val="00C729A4"/>
    <w:rPr>
      <w:rFonts w:ascii="Book Antiqua" w:hAnsi="Book Antiqua"/>
      <w:sz w:val="20"/>
    </w:rPr>
  </w:style>
  <w:style w:type="character" w:customStyle="1" w:styleId="FontStyle179">
    <w:name w:val="Font Style179"/>
    <w:uiPriority w:val="99"/>
    <w:rsid w:val="00C729A4"/>
    <w:rPr>
      <w:rFonts w:ascii="Times New Roman" w:hAnsi="Times New Roman"/>
      <w:smallCaps/>
      <w:spacing w:val="10"/>
      <w:sz w:val="8"/>
    </w:rPr>
  </w:style>
  <w:style w:type="paragraph" w:customStyle="1" w:styleId="Style52">
    <w:name w:val="Style52"/>
    <w:basedOn w:val="a4"/>
    <w:uiPriority w:val="99"/>
    <w:rsid w:val="00C729A4"/>
    <w:pPr>
      <w:widowControl w:val="0"/>
      <w:autoSpaceDE w:val="0"/>
      <w:autoSpaceDN w:val="0"/>
      <w:adjustRightInd w:val="0"/>
      <w:ind w:firstLine="709"/>
    </w:pPr>
    <w:rPr>
      <w:rFonts w:eastAsia="Times New Roman"/>
      <w:szCs w:val="24"/>
      <w:lang w:eastAsia="ru-RU"/>
    </w:rPr>
  </w:style>
  <w:style w:type="paragraph" w:customStyle="1" w:styleId="Style45">
    <w:name w:val="Style45"/>
    <w:basedOn w:val="a4"/>
    <w:uiPriority w:val="99"/>
    <w:rsid w:val="00C729A4"/>
    <w:pPr>
      <w:widowControl w:val="0"/>
      <w:autoSpaceDE w:val="0"/>
      <w:autoSpaceDN w:val="0"/>
      <w:adjustRightInd w:val="0"/>
      <w:ind w:firstLine="709"/>
    </w:pPr>
    <w:rPr>
      <w:rFonts w:eastAsia="Times New Roman"/>
      <w:szCs w:val="24"/>
      <w:lang w:eastAsia="ru-RU"/>
    </w:rPr>
  </w:style>
  <w:style w:type="character" w:customStyle="1" w:styleId="FontStyle150">
    <w:name w:val="Font Style150"/>
    <w:uiPriority w:val="99"/>
    <w:rsid w:val="00C729A4"/>
    <w:rPr>
      <w:rFonts w:ascii="Lucida Sans Unicode" w:hAnsi="Lucida Sans Unicode"/>
      <w:b/>
      <w:i/>
      <w:sz w:val="8"/>
    </w:rPr>
  </w:style>
  <w:style w:type="paragraph" w:customStyle="1" w:styleId="Style98">
    <w:name w:val="Style98"/>
    <w:basedOn w:val="a4"/>
    <w:uiPriority w:val="99"/>
    <w:rsid w:val="00C729A4"/>
    <w:pPr>
      <w:widowControl w:val="0"/>
      <w:autoSpaceDE w:val="0"/>
      <w:autoSpaceDN w:val="0"/>
      <w:adjustRightInd w:val="0"/>
      <w:ind w:firstLine="709"/>
    </w:pPr>
    <w:rPr>
      <w:rFonts w:eastAsia="Times New Roman"/>
      <w:szCs w:val="24"/>
      <w:lang w:eastAsia="ru-RU"/>
    </w:rPr>
  </w:style>
  <w:style w:type="character" w:customStyle="1" w:styleId="FontStyle145">
    <w:name w:val="Font Style145"/>
    <w:uiPriority w:val="99"/>
    <w:rsid w:val="00C729A4"/>
    <w:rPr>
      <w:rFonts w:ascii="Times New Roman" w:hAnsi="Times New Roman"/>
      <w:spacing w:val="10"/>
      <w:sz w:val="10"/>
    </w:rPr>
  </w:style>
  <w:style w:type="paragraph" w:customStyle="1" w:styleId="Style89">
    <w:name w:val="Style89"/>
    <w:basedOn w:val="a4"/>
    <w:uiPriority w:val="99"/>
    <w:rsid w:val="00C729A4"/>
    <w:pPr>
      <w:widowControl w:val="0"/>
      <w:autoSpaceDE w:val="0"/>
      <w:autoSpaceDN w:val="0"/>
      <w:adjustRightInd w:val="0"/>
      <w:spacing w:line="218" w:lineRule="exact"/>
      <w:ind w:hanging="2686"/>
    </w:pPr>
    <w:rPr>
      <w:rFonts w:eastAsia="Times New Roman"/>
      <w:szCs w:val="24"/>
      <w:lang w:eastAsia="ru-RU"/>
    </w:rPr>
  </w:style>
  <w:style w:type="paragraph" w:customStyle="1" w:styleId="Style37">
    <w:name w:val="Style37"/>
    <w:basedOn w:val="a4"/>
    <w:uiPriority w:val="99"/>
    <w:rsid w:val="00C729A4"/>
    <w:pPr>
      <w:widowControl w:val="0"/>
      <w:autoSpaceDE w:val="0"/>
      <w:autoSpaceDN w:val="0"/>
      <w:adjustRightInd w:val="0"/>
      <w:ind w:firstLine="709"/>
    </w:pPr>
    <w:rPr>
      <w:rFonts w:eastAsia="Times New Roman"/>
      <w:szCs w:val="24"/>
      <w:lang w:eastAsia="ru-RU"/>
    </w:rPr>
  </w:style>
  <w:style w:type="character" w:customStyle="1" w:styleId="FontStyle147">
    <w:name w:val="Font Style147"/>
    <w:uiPriority w:val="99"/>
    <w:rsid w:val="00C729A4"/>
    <w:rPr>
      <w:rFonts w:ascii="Book Antiqua" w:hAnsi="Book Antiqua"/>
      <w:sz w:val="18"/>
    </w:rPr>
  </w:style>
  <w:style w:type="character" w:customStyle="1" w:styleId="FontStyle148">
    <w:name w:val="Font Style148"/>
    <w:uiPriority w:val="99"/>
    <w:rsid w:val="00C729A4"/>
    <w:rPr>
      <w:rFonts w:ascii="Times New Roman" w:hAnsi="Times New Roman"/>
      <w:spacing w:val="40"/>
      <w:sz w:val="12"/>
    </w:rPr>
  </w:style>
  <w:style w:type="character" w:customStyle="1" w:styleId="FontStyle149">
    <w:name w:val="Font Style149"/>
    <w:uiPriority w:val="99"/>
    <w:rsid w:val="00C729A4"/>
    <w:rPr>
      <w:rFonts w:ascii="Courier New" w:hAnsi="Courier New"/>
      <w:b/>
      <w:i/>
      <w:spacing w:val="-10"/>
      <w:sz w:val="10"/>
    </w:rPr>
  </w:style>
  <w:style w:type="paragraph" w:customStyle="1" w:styleId="Style19">
    <w:name w:val="Style19"/>
    <w:basedOn w:val="a4"/>
    <w:uiPriority w:val="99"/>
    <w:rsid w:val="00C729A4"/>
    <w:pPr>
      <w:widowControl w:val="0"/>
      <w:autoSpaceDE w:val="0"/>
      <w:autoSpaceDN w:val="0"/>
      <w:adjustRightInd w:val="0"/>
      <w:ind w:firstLine="709"/>
    </w:pPr>
    <w:rPr>
      <w:rFonts w:eastAsia="Times New Roman"/>
      <w:szCs w:val="24"/>
      <w:lang w:eastAsia="ru-RU"/>
    </w:rPr>
  </w:style>
  <w:style w:type="paragraph" w:customStyle="1" w:styleId="Style33">
    <w:name w:val="Style33"/>
    <w:basedOn w:val="a4"/>
    <w:uiPriority w:val="99"/>
    <w:rsid w:val="00C729A4"/>
    <w:pPr>
      <w:widowControl w:val="0"/>
      <w:autoSpaceDE w:val="0"/>
      <w:autoSpaceDN w:val="0"/>
      <w:adjustRightInd w:val="0"/>
      <w:ind w:firstLine="709"/>
    </w:pPr>
    <w:rPr>
      <w:rFonts w:eastAsia="Times New Roman"/>
      <w:szCs w:val="24"/>
      <w:lang w:eastAsia="ru-RU"/>
    </w:rPr>
  </w:style>
  <w:style w:type="paragraph" w:customStyle="1" w:styleId="Style35">
    <w:name w:val="Style35"/>
    <w:basedOn w:val="a4"/>
    <w:uiPriority w:val="99"/>
    <w:rsid w:val="00C729A4"/>
    <w:pPr>
      <w:widowControl w:val="0"/>
      <w:autoSpaceDE w:val="0"/>
      <w:autoSpaceDN w:val="0"/>
      <w:adjustRightInd w:val="0"/>
      <w:ind w:firstLine="709"/>
    </w:pPr>
    <w:rPr>
      <w:rFonts w:eastAsia="Times New Roman"/>
      <w:szCs w:val="24"/>
      <w:lang w:eastAsia="ru-RU"/>
    </w:rPr>
  </w:style>
  <w:style w:type="paragraph" w:customStyle="1" w:styleId="Style36">
    <w:name w:val="Style36"/>
    <w:basedOn w:val="a4"/>
    <w:uiPriority w:val="99"/>
    <w:rsid w:val="00C729A4"/>
    <w:pPr>
      <w:widowControl w:val="0"/>
      <w:autoSpaceDE w:val="0"/>
      <w:autoSpaceDN w:val="0"/>
      <w:adjustRightInd w:val="0"/>
      <w:ind w:firstLine="709"/>
    </w:pPr>
    <w:rPr>
      <w:rFonts w:eastAsia="Times New Roman"/>
      <w:szCs w:val="24"/>
      <w:lang w:eastAsia="ru-RU"/>
    </w:rPr>
  </w:style>
  <w:style w:type="paragraph" w:customStyle="1" w:styleId="Style39">
    <w:name w:val="Style39"/>
    <w:basedOn w:val="a4"/>
    <w:uiPriority w:val="99"/>
    <w:rsid w:val="00C729A4"/>
    <w:pPr>
      <w:widowControl w:val="0"/>
      <w:autoSpaceDE w:val="0"/>
      <w:autoSpaceDN w:val="0"/>
      <w:adjustRightInd w:val="0"/>
      <w:ind w:firstLine="709"/>
    </w:pPr>
    <w:rPr>
      <w:rFonts w:eastAsia="Times New Roman"/>
      <w:szCs w:val="24"/>
      <w:lang w:eastAsia="ru-RU"/>
    </w:rPr>
  </w:style>
  <w:style w:type="paragraph" w:customStyle="1" w:styleId="Style41">
    <w:name w:val="Style41"/>
    <w:basedOn w:val="a4"/>
    <w:uiPriority w:val="99"/>
    <w:rsid w:val="00C729A4"/>
    <w:pPr>
      <w:widowControl w:val="0"/>
      <w:autoSpaceDE w:val="0"/>
      <w:autoSpaceDN w:val="0"/>
      <w:adjustRightInd w:val="0"/>
      <w:ind w:firstLine="709"/>
    </w:pPr>
    <w:rPr>
      <w:rFonts w:eastAsia="Times New Roman"/>
      <w:szCs w:val="24"/>
      <w:lang w:eastAsia="ru-RU"/>
    </w:rPr>
  </w:style>
  <w:style w:type="paragraph" w:customStyle="1" w:styleId="Style50">
    <w:name w:val="Style50"/>
    <w:basedOn w:val="a4"/>
    <w:uiPriority w:val="99"/>
    <w:rsid w:val="00C729A4"/>
    <w:pPr>
      <w:widowControl w:val="0"/>
      <w:autoSpaceDE w:val="0"/>
      <w:autoSpaceDN w:val="0"/>
      <w:adjustRightInd w:val="0"/>
      <w:ind w:firstLine="709"/>
    </w:pPr>
    <w:rPr>
      <w:rFonts w:eastAsia="Times New Roman"/>
      <w:szCs w:val="24"/>
      <w:lang w:eastAsia="ru-RU"/>
    </w:rPr>
  </w:style>
  <w:style w:type="paragraph" w:customStyle="1" w:styleId="Style51">
    <w:name w:val="Style51"/>
    <w:basedOn w:val="a4"/>
    <w:uiPriority w:val="99"/>
    <w:rsid w:val="00C729A4"/>
    <w:pPr>
      <w:widowControl w:val="0"/>
      <w:autoSpaceDE w:val="0"/>
      <w:autoSpaceDN w:val="0"/>
      <w:adjustRightInd w:val="0"/>
      <w:ind w:firstLine="709"/>
    </w:pPr>
    <w:rPr>
      <w:rFonts w:eastAsia="Times New Roman"/>
      <w:szCs w:val="24"/>
      <w:lang w:eastAsia="ru-RU"/>
    </w:rPr>
  </w:style>
  <w:style w:type="paragraph" w:customStyle="1" w:styleId="Style53">
    <w:name w:val="Style53"/>
    <w:basedOn w:val="a4"/>
    <w:uiPriority w:val="99"/>
    <w:rsid w:val="00C729A4"/>
    <w:pPr>
      <w:widowControl w:val="0"/>
      <w:autoSpaceDE w:val="0"/>
      <w:autoSpaceDN w:val="0"/>
      <w:adjustRightInd w:val="0"/>
      <w:ind w:firstLine="709"/>
    </w:pPr>
    <w:rPr>
      <w:rFonts w:eastAsia="Times New Roman"/>
      <w:szCs w:val="24"/>
      <w:lang w:eastAsia="ru-RU"/>
    </w:rPr>
  </w:style>
  <w:style w:type="paragraph" w:customStyle="1" w:styleId="Style65">
    <w:name w:val="Style65"/>
    <w:basedOn w:val="a4"/>
    <w:uiPriority w:val="99"/>
    <w:rsid w:val="00C729A4"/>
    <w:pPr>
      <w:widowControl w:val="0"/>
      <w:autoSpaceDE w:val="0"/>
      <w:autoSpaceDN w:val="0"/>
      <w:adjustRightInd w:val="0"/>
      <w:ind w:firstLine="709"/>
    </w:pPr>
    <w:rPr>
      <w:rFonts w:eastAsia="Times New Roman"/>
      <w:szCs w:val="24"/>
      <w:lang w:eastAsia="ru-RU"/>
    </w:rPr>
  </w:style>
  <w:style w:type="paragraph" w:customStyle="1" w:styleId="Style80">
    <w:name w:val="Style80"/>
    <w:basedOn w:val="a4"/>
    <w:uiPriority w:val="99"/>
    <w:rsid w:val="00C729A4"/>
    <w:pPr>
      <w:widowControl w:val="0"/>
      <w:autoSpaceDE w:val="0"/>
      <w:autoSpaceDN w:val="0"/>
      <w:adjustRightInd w:val="0"/>
      <w:ind w:firstLine="709"/>
    </w:pPr>
    <w:rPr>
      <w:rFonts w:eastAsia="Times New Roman"/>
      <w:szCs w:val="24"/>
      <w:lang w:eastAsia="ru-RU"/>
    </w:rPr>
  </w:style>
  <w:style w:type="paragraph" w:customStyle="1" w:styleId="Style83">
    <w:name w:val="Style83"/>
    <w:basedOn w:val="a4"/>
    <w:uiPriority w:val="99"/>
    <w:rsid w:val="00C729A4"/>
    <w:pPr>
      <w:widowControl w:val="0"/>
      <w:autoSpaceDE w:val="0"/>
      <w:autoSpaceDN w:val="0"/>
      <w:adjustRightInd w:val="0"/>
      <w:ind w:firstLine="709"/>
    </w:pPr>
    <w:rPr>
      <w:rFonts w:eastAsia="Times New Roman"/>
      <w:szCs w:val="24"/>
      <w:lang w:eastAsia="ru-RU"/>
    </w:rPr>
  </w:style>
  <w:style w:type="paragraph" w:customStyle="1" w:styleId="Style90">
    <w:name w:val="Style90"/>
    <w:basedOn w:val="a4"/>
    <w:uiPriority w:val="99"/>
    <w:rsid w:val="00C729A4"/>
    <w:pPr>
      <w:widowControl w:val="0"/>
      <w:autoSpaceDE w:val="0"/>
      <w:autoSpaceDN w:val="0"/>
      <w:adjustRightInd w:val="0"/>
      <w:ind w:firstLine="709"/>
    </w:pPr>
    <w:rPr>
      <w:rFonts w:eastAsia="Times New Roman"/>
      <w:szCs w:val="24"/>
      <w:lang w:eastAsia="ru-RU"/>
    </w:rPr>
  </w:style>
  <w:style w:type="paragraph" w:customStyle="1" w:styleId="Style101">
    <w:name w:val="Style101"/>
    <w:basedOn w:val="a4"/>
    <w:uiPriority w:val="99"/>
    <w:rsid w:val="00C729A4"/>
    <w:pPr>
      <w:widowControl w:val="0"/>
      <w:autoSpaceDE w:val="0"/>
      <w:autoSpaceDN w:val="0"/>
      <w:adjustRightInd w:val="0"/>
      <w:ind w:firstLine="709"/>
    </w:pPr>
    <w:rPr>
      <w:rFonts w:eastAsia="Times New Roman"/>
      <w:szCs w:val="24"/>
      <w:lang w:eastAsia="ru-RU"/>
    </w:rPr>
  </w:style>
  <w:style w:type="character" w:customStyle="1" w:styleId="FontStyle153">
    <w:name w:val="Font Style153"/>
    <w:uiPriority w:val="99"/>
    <w:rsid w:val="00C729A4"/>
    <w:rPr>
      <w:rFonts w:ascii="Lucida Sans Unicode" w:hAnsi="Lucida Sans Unicode"/>
      <w:sz w:val="32"/>
    </w:rPr>
  </w:style>
  <w:style w:type="character" w:customStyle="1" w:styleId="FontStyle154">
    <w:name w:val="Font Style154"/>
    <w:uiPriority w:val="99"/>
    <w:rsid w:val="00C729A4"/>
    <w:rPr>
      <w:rFonts w:ascii="Lucida Sans Unicode" w:hAnsi="Lucida Sans Unicode"/>
      <w:sz w:val="32"/>
    </w:rPr>
  </w:style>
  <w:style w:type="character" w:customStyle="1" w:styleId="FontStyle155">
    <w:name w:val="Font Style155"/>
    <w:uiPriority w:val="99"/>
    <w:rsid w:val="00C729A4"/>
    <w:rPr>
      <w:rFonts w:ascii="Times New Roman" w:hAnsi="Times New Roman"/>
      <w:sz w:val="20"/>
    </w:rPr>
  </w:style>
  <w:style w:type="character" w:customStyle="1" w:styleId="FontStyle156">
    <w:name w:val="Font Style156"/>
    <w:uiPriority w:val="99"/>
    <w:rsid w:val="00C729A4"/>
    <w:rPr>
      <w:rFonts w:ascii="Arial Narrow" w:hAnsi="Arial Narrow"/>
      <w:b/>
      <w:sz w:val="18"/>
    </w:rPr>
  </w:style>
  <w:style w:type="character" w:customStyle="1" w:styleId="FontStyle157">
    <w:name w:val="Font Style157"/>
    <w:uiPriority w:val="99"/>
    <w:rsid w:val="00C729A4"/>
    <w:rPr>
      <w:rFonts w:ascii="Times New Roman" w:hAnsi="Times New Roman"/>
      <w:sz w:val="16"/>
    </w:rPr>
  </w:style>
  <w:style w:type="character" w:customStyle="1" w:styleId="FontStyle158">
    <w:name w:val="Font Style158"/>
    <w:uiPriority w:val="99"/>
    <w:rsid w:val="00C729A4"/>
    <w:rPr>
      <w:rFonts w:ascii="Times New Roman" w:hAnsi="Times New Roman"/>
      <w:sz w:val="20"/>
    </w:rPr>
  </w:style>
  <w:style w:type="character" w:customStyle="1" w:styleId="FontStyle159">
    <w:name w:val="Font Style159"/>
    <w:uiPriority w:val="99"/>
    <w:rsid w:val="00C729A4"/>
    <w:rPr>
      <w:rFonts w:ascii="Times New Roman" w:hAnsi="Times New Roman"/>
      <w:w w:val="40"/>
      <w:sz w:val="32"/>
    </w:rPr>
  </w:style>
  <w:style w:type="character" w:customStyle="1" w:styleId="FontStyle160">
    <w:name w:val="Font Style160"/>
    <w:uiPriority w:val="99"/>
    <w:rsid w:val="00C729A4"/>
    <w:rPr>
      <w:rFonts w:ascii="Times New Roman" w:hAnsi="Times New Roman"/>
      <w:sz w:val="20"/>
    </w:rPr>
  </w:style>
  <w:style w:type="character" w:customStyle="1" w:styleId="FontStyle161">
    <w:name w:val="Font Style161"/>
    <w:uiPriority w:val="99"/>
    <w:rsid w:val="00C729A4"/>
    <w:rPr>
      <w:rFonts w:ascii="Lucida Sans Unicode" w:hAnsi="Lucida Sans Unicode"/>
      <w:sz w:val="32"/>
    </w:rPr>
  </w:style>
  <w:style w:type="character" w:customStyle="1" w:styleId="FontStyle162">
    <w:name w:val="Font Style162"/>
    <w:uiPriority w:val="99"/>
    <w:rsid w:val="00C729A4"/>
    <w:rPr>
      <w:rFonts w:ascii="Times New Roman" w:hAnsi="Times New Roman"/>
      <w:sz w:val="20"/>
    </w:rPr>
  </w:style>
  <w:style w:type="character" w:customStyle="1" w:styleId="FontStyle163">
    <w:name w:val="Font Style163"/>
    <w:uiPriority w:val="99"/>
    <w:rsid w:val="00C729A4"/>
    <w:rPr>
      <w:rFonts w:ascii="Times New Roman" w:hAnsi="Times New Roman"/>
      <w:sz w:val="20"/>
    </w:rPr>
  </w:style>
  <w:style w:type="character" w:customStyle="1" w:styleId="FontStyle164">
    <w:name w:val="Font Style164"/>
    <w:uiPriority w:val="99"/>
    <w:rsid w:val="00C729A4"/>
    <w:rPr>
      <w:rFonts w:ascii="Times New Roman" w:hAnsi="Times New Roman"/>
      <w:sz w:val="16"/>
    </w:rPr>
  </w:style>
  <w:style w:type="paragraph" w:customStyle="1" w:styleId="Style24">
    <w:name w:val="Style24"/>
    <w:basedOn w:val="a4"/>
    <w:uiPriority w:val="99"/>
    <w:rsid w:val="00C729A4"/>
    <w:pPr>
      <w:widowControl w:val="0"/>
      <w:autoSpaceDE w:val="0"/>
      <w:autoSpaceDN w:val="0"/>
      <w:adjustRightInd w:val="0"/>
      <w:ind w:firstLine="709"/>
    </w:pPr>
    <w:rPr>
      <w:rFonts w:eastAsia="Times New Roman"/>
      <w:szCs w:val="24"/>
      <w:lang w:eastAsia="ru-RU"/>
    </w:rPr>
  </w:style>
  <w:style w:type="character" w:customStyle="1" w:styleId="FontStyle165">
    <w:name w:val="Font Style165"/>
    <w:uiPriority w:val="99"/>
    <w:rsid w:val="00C729A4"/>
    <w:rPr>
      <w:rFonts w:ascii="Times New Roman" w:hAnsi="Times New Roman"/>
      <w:b/>
      <w:i/>
      <w:sz w:val="18"/>
    </w:rPr>
  </w:style>
  <w:style w:type="paragraph" w:customStyle="1" w:styleId="Style31">
    <w:name w:val="Style31"/>
    <w:basedOn w:val="a4"/>
    <w:uiPriority w:val="99"/>
    <w:rsid w:val="00C729A4"/>
    <w:pPr>
      <w:widowControl w:val="0"/>
      <w:autoSpaceDE w:val="0"/>
      <w:autoSpaceDN w:val="0"/>
      <w:adjustRightInd w:val="0"/>
      <w:spacing w:line="235" w:lineRule="exact"/>
      <w:ind w:hanging="984"/>
    </w:pPr>
    <w:rPr>
      <w:rFonts w:eastAsia="Times New Roman"/>
      <w:szCs w:val="24"/>
      <w:lang w:eastAsia="ru-RU"/>
    </w:rPr>
  </w:style>
  <w:style w:type="paragraph" w:customStyle="1" w:styleId="Style34">
    <w:name w:val="Style34"/>
    <w:basedOn w:val="a4"/>
    <w:uiPriority w:val="99"/>
    <w:rsid w:val="00C729A4"/>
    <w:pPr>
      <w:widowControl w:val="0"/>
      <w:autoSpaceDE w:val="0"/>
      <w:autoSpaceDN w:val="0"/>
      <w:adjustRightInd w:val="0"/>
      <w:spacing w:line="266" w:lineRule="exact"/>
      <w:ind w:firstLine="403"/>
    </w:pPr>
    <w:rPr>
      <w:rFonts w:eastAsia="Times New Roman"/>
      <w:szCs w:val="24"/>
      <w:lang w:eastAsia="ru-RU"/>
    </w:rPr>
  </w:style>
  <w:style w:type="paragraph" w:customStyle="1" w:styleId="Style23">
    <w:name w:val="Style23"/>
    <w:basedOn w:val="a4"/>
    <w:uiPriority w:val="99"/>
    <w:rsid w:val="00C729A4"/>
    <w:pPr>
      <w:widowControl w:val="0"/>
      <w:autoSpaceDE w:val="0"/>
      <w:autoSpaceDN w:val="0"/>
      <w:adjustRightInd w:val="0"/>
      <w:ind w:firstLine="709"/>
    </w:pPr>
    <w:rPr>
      <w:rFonts w:eastAsia="Times New Roman"/>
      <w:szCs w:val="24"/>
      <w:lang w:eastAsia="ru-RU"/>
    </w:rPr>
  </w:style>
  <w:style w:type="paragraph" w:customStyle="1" w:styleId="Style91">
    <w:name w:val="Style91"/>
    <w:basedOn w:val="a4"/>
    <w:uiPriority w:val="99"/>
    <w:rsid w:val="00C729A4"/>
    <w:pPr>
      <w:widowControl w:val="0"/>
      <w:autoSpaceDE w:val="0"/>
      <w:autoSpaceDN w:val="0"/>
      <w:adjustRightInd w:val="0"/>
      <w:ind w:firstLine="709"/>
    </w:pPr>
    <w:rPr>
      <w:rFonts w:eastAsia="Times New Roman"/>
      <w:szCs w:val="24"/>
      <w:lang w:eastAsia="ru-RU"/>
    </w:rPr>
  </w:style>
  <w:style w:type="character" w:customStyle="1" w:styleId="FontStyle166">
    <w:name w:val="Font Style166"/>
    <w:uiPriority w:val="99"/>
    <w:rsid w:val="00C729A4"/>
    <w:rPr>
      <w:rFonts w:ascii="Times New Roman" w:hAnsi="Times New Roman"/>
      <w:b/>
      <w:i/>
      <w:sz w:val="8"/>
    </w:rPr>
  </w:style>
  <w:style w:type="character" w:customStyle="1" w:styleId="FontStyle167">
    <w:name w:val="Font Style167"/>
    <w:uiPriority w:val="99"/>
    <w:rsid w:val="00C729A4"/>
    <w:rPr>
      <w:rFonts w:ascii="Sylfaen" w:hAnsi="Sylfaen"/>
      <w:b/>
      <w:i/>
      <w:sz w:val="8"/>
    </w:rPr>
  </w:style>
  <w:style w:type="character" w:customStyle="1" w:styleId="FontStyle168">
    <w:name w:val="Font Style168"/>
    <w:uiPriority w:val="99"/>
    <w:rsid w:val="00C729A4"/>
    <w:rPr>
      <w:rFonts w:ascii="Times New Roman" w:hAnsi="Times New Roman"/>
      <w:b/>
      <w:w w:val="200"/>
      <w:sz w:val="8"/>
    </w:rPr>
  </w:style>
  <w:style w:type="paragraph" w:customStyle="1" w:styleId="Style29">
    <w:name w:val="Style29"/>
    <w:basedOn w:val="a4"/>
    <w:uiPriority w:val="99"/>
    <w:rsid w:val="00C729A4"/>
    <w:pPr>
      <w:widowControl w:val="0"/>
      <w:autoSpaceDE w:val="0"/>
      <w:autoSpaceDN w:val="0"/>
      <w:adjustRightInd w:val="0"/>
      <w:ind w:firstLine="709"/>
    </w:pPr>
    <w:rPr>
      <w:rFonts w:eastAsia="Times New Roman"/>
      <w:szCs w:val="24"/>
      <w:lang w:eastAsia="ru-RU"/>
    </w:rPr>
  </w:style>
  <w:style w:type="paragraph" w:customStyle="1" w:styleId="Style48">
    <w:name w:val="Style48"/>
    <w:basedOn w:val="a4"/>
    <w:uiPriority w:val="99"/>
    <w:rsid w:val="00C729A4"/>
    <w:pPr>
      <w:widowControl w:val="0"/>
      <w:autoSpaceDE w:val="0"/>
      <w:autoSpaceDN w:val="0"/>
      <w:adjustRightInd w:val="0"/>
      <w:ind w:firstLine="709"/>
    </w:pPr>
    <w:rPr>
      <w:rFonts w:eastAsia="Times New Roman"/>
      <w:szCs w:val="24"/>
      <w:lang w:eastAsia="ru-RU"/>
    </w:rPr>
  </w:style>
  <w:style w:type="paragraph" w:customStyle="1" w:styleId="Style77">
    <w:name w:val="Style77"/>
    <w:basedOn w:val="a4"/>
    <w:uiPriority w:val="99"/>
    <w:rsid w:val="00C729A4"/>
    <w:pPr>
      <w:widowControl w:val="0"/>
      <w:autoSpaceDE w:val="0"/>
      <w:autoSpaceDN w:val="0"/>
      <w:adjustRightInd w:val="0"/>
      <w:ind w:firstLine="709"/>
    </w:pPr>
    <w:rPr>
      <w:rFonts w:eastAsia="Times New Roman"/>
      <w:szCs w:val="24"/>
      <w:lang w:eastAsia="ru-RU"/>
    </w:rPr>
  </w:style>
  <w:style w:type="character" w:customStyle="1" w:styleId="FontStyle169">
    <w:name w:val="Font Style169"/>
    <w:uiPriority w:val="99"/>
    <w:rsid w:val="00C729A4"/>
    <w:rPr>
      <w:rFonts w:ascii="Franklin Gothic Medium" w:hAnsi="Franklin Gothic Medium"/>
      <w:b/>
      <w:spacing w:val="-50"/>
      <w:sz w:val="56"/>
    </w:rPr>
  </w:style>
  <w:style w:type="character" w:customStyle="1" w:styleId="FontStyle171">
    <w:name w:val="Font Style171"/>
    <w:uiPriority w:val="99"/>
    <w:rsid w:val="00C729A4"/>
    <w:rPr>
      <w:rFonts w:ascii="Times New Roman" w:hAnsi="Times New Roman"/>
      <w:b/>
      <w:sz w:val="16"/>
    </w:rPr>
  </w:style>
  <w:style w:type="paragraph" w:customStyle="1" w:styleId="Style92">
    <w:name w:val="Style92"/>
    <w:basedOn w:val="a4"/>
    <w:uiPriority w:val="99"/>
    <w:rsid w:val="00C729A4"/>
    <w:pPr>
      <w:widowControl w:val="0"/>
      <w:autoSpaceDE w:val="0"/>
      <w:autoSpaceDN w:val="0"/>
      <w:adjustRightInd w:val="0"/>
      <w:spacing w:line="244" w:lineRule="exact"/>
      <w:ind w:firstLine="709"/>
      <w:jc w:val="right"/>
    </w:pPr>
    <w:rPr>
      <w:rFonts w:eastAsia="Times New Roman"/>
      <w:szCs w:val="24"/>
      <w:lang w:eastAsia="ru-RU"/>
    </w:rPr>
  </w:style>
  <w:style w:type="paragraph" w:customStyle="1" w:styleId="Style44">
    <w:name w:val="Style44"/>
    <w:basedOn w:val="a4"/>
    <w:uiPriority w:val="99"/>
    <w:rsid w:val="00C729A4"/>
    <w:pPr>
      <w:widowControl w:val="0"/>
      <w:autoSpaceDE w:val="0"/>
      <w:autoSpaceDN w:val="0"/>
      <w:adjustRightInd w:val="0"/>
      <w:ind w:firstLine="709"/>
    </w:pPr>
    <w:rPr>
      <w:rFonts w:eastAsia="Times New Roman"/>
      <w:szCs w:val="24"/>
      <w:lang w:eastAsia="ru-RU"/>
    </w:rPr>
  </w:style>
  <w:style w:type="paragraph" w:customStyle="1" w:styleId="Style47">
    <w:name w:val="Style47"/>
    <w:basedOn w:val="a4"/>
    <w:uiPriority w:val="99"/>
    <w:rsid w:val="00C729A4"/>
    <w:pPr>
      <w:widowControl w:val="0"/>
      <w:autoSpaceDE w:val="0"/>
      <w:autoSpaceDN w:val="0"/>
      <w:adjustRightInd w:val="0"/>
      <w:ind w:firstLine="709"/>
    </w:pPr>
    <w:rPr>
      <w:rFonts w:eastAsia="Times New Roman"/>
      <w:szCs w:val="24"/>
      <w:lang w:eastAsia="ru-RU"/>
    </w:rPr>
  </w:style>
  <w:style w:type="paragraph" w:customStyle="1" w:styleId="Style81">
    <w:name w:val="Style81"/>
    <w:basedOn w:val="a4"/>
    <w:uiPriority w:val="99"/>
    <w:rsid w:val="00C729A4"/>
    <w:pPr>
      <w:widowControl w:val="0"/>
      <w:autoSpaceDE w:val="0"/>
      <w:autoSpaceDN w:val="0"/>
      <w:adjustRightInd w:val="0"/>
      <w:spacing w:line="146" w:lineRule="exact"/>
      <w:ind w:hanging="46"/>
    </w:pPr>
    <w:rPr>
      <w:rFonts w:eastAsia="Times New Roman"/>
      <w:szCs w:val="24"/>
      <w:lang w:eastAsia="ru-RU"/>
    </w:rPr>
  </w:style>
  <w:style w:type="paragraph" w:customStyle="1" w:styleId="Style97">
    <w:name w:val="Style97"/>
    <w:basedOn w:val="a4"/>
    <w:uiPriority w:val="99"/>
    <w:rsid w:val="00C729A4"/>
    <w:pPr>
      <w:widowControl w:val="0"/>
      <w:autoSpaceDE w:val="0"/>
      <w:autoSpaceDN w:val="0"/>
      <w:adjustRightInd w:val="0"/>
      <w:ind w:firstLine="709"/>
    </w:pPr>
    <w:rPr>
      <w:rFonts w:eastAsia="Times New Roman"/>
      <w:szCs w:val="24"/>
      <w:lang w:eastAsia="ru-RU"/>
    </w:rPr>
  </w:style>
  <w:style w:type="character" w:customStyle="1" w:styleId="FontStyle174">
    <w:name w:val="Font Style174"/>
    <w:uiPriority w:val="99"/>
    <w:rsid w:val="00C729A4"/>
    <w:rPr>
      <w:rFonts w:ascii="Times New Roman" w:hAnsi="Times New Roman"/>
      <w:b/>
      <w:sz w:val="104"/>
    </w:rPr>
  </w:style>
  <w:style w:type="character" w:customStyle="1" w:styleId="FontStyle175">
    <w:name w:val="Font Style175"/>
    <w:uiPriority w:val="99"/>
    <w:rsid w:val="00C729A4"/>
    <w:rPr>
      <w:rFonts w:ascii="Times New Roman" w:hAnsi="Times New Roman"/>
      <w:b/>
      <w:sz w:val="10"/>
    </w:rPr>
  </w:style>
  <w:style w:type="character" w:customStyle="1" w:styleId="FontStyle176">
    <w:name w:val="Font Style176"/>
    <w:uiPriority w:val="99"/>
    <w:rsid w:val="00C729A4"/>
    <w:rPr>
      <w:rFonts w:ascii="Consolas" w:hAnsi="Consolas"/>
      <w:b/>
      <w:sz w:val="72"/>
    </w:rPr>
  </w:style>
  <w:style w:type="paragraph" w:customStyle="1" w:styleId="Style102">
    <w:name w:val="Style102"/>
    <w:basedOn w:val="a4"/>
    <w:uiPriority w:val="99"/>
    <w:rsid w:val="00C729A4"/>
    <w:pPr>
      <w:widowControl w:val="0"/>
      <w:autoSpaceDE w:val="0"/>
      <w:autoSpaceDN w:val="0"/>
      <w:adjustRightInd w:val="0"/>
      <w:ind w:firstLine="709"/>
    </w:pPr>
    <w:rPr>
      <w:rFonts w:eastAsia="Times New Roman"/>
      <w:szCs w:val="24"/>
      <w:lang w:eastAsia="ru-RU"/>
    </w:rPr>
  </w:style>
  <w:style w:type="character" w:customStyle="1" w:styleId="FontStyle173">
    <w:name w:val="Font Style173"/>
    <w:uiPriority w:val="99"/>
    <w:rsid w:val="00C729A4"/>
    <w:rPr>
      <w:rFonts w:ascii="Times New Roman" w:hAnsi="Times New Roman"/>
      <w:sz w:val="24"/>
    </w:rPr>
  </w:style>
  <w:style w:type="paragraph" w:customStyle="1" w:styleId="afffff4">
    <w:name w:val="Обычный (таблица)"/>
    <w:basedOn w:val="a4"/>
    <w:rsid w:val="00C729A4"/>
    <w:pPr>
      <w:ind w:firstLine="709"/>
    </w:pPr>
    <w:rPr>
      <w:rFonts w:ascii="Arial" w:eastAsia="Times New Roman" w:hAnsi="Arial" w:cs="Arial"/>
      <w:szCs w:val="24"/>
      <w:lang w:eastAsia="ru-RU"/>
    </w:rPr>
  </w:style>
  <w:style w:type="paragraph" w:customStyle="1" w:styleId="1f9">
    <w:name w:val="Заголовок 1 (без№)"/>
    <w:basedOn w:val="1"/>
    <w:link w:val="1fa"/>
    <w:rsid w:val="00C729A4"/>
    <w:pPr>
      <w:tabs>
        <w:tab w:val="left" w:pos="0"/>
      </w:tabs>
      <w:spacing w:after="240" w:line="360" w:lineRule="auto"/>
      <w:ind w:left="720" w:right="567" w:firstLine="709"/>
      <w:jc w:val="left"/>
    </w:pPr>
    <w:rPr>
      <w:rFonts w:ascii="Arial" w:hAnsi="Arial"/>
      <w:caps w:val="0"/>
      <w:sz w:val="28"/>
    </w:rPr>
  </w:style>
  <w:style w:type="character" w:customStyle="1" w:styleId="1fa">
    <w:name w:val="Заголовок 1 (без№) Знак"/>
    <w:link w:val="1f9"/>
    <w:locked/>
    <w:rsid w:val="00C729A4"/>
    <w:rPr>
      <w:rFonts w:ascii="Arial" w:eastAsia="Times New Roman" w:hAnsi="Arial"/>
      <w:b/>
      <w:bCs/>
      <w:sz w:val="28"/>
      <w:szCs w:val="28"/>
    </w:rPr>
  </w:style>
  <w:style w:type="paragraph" w:styleId="afffff5">
    <w:name w:val="table of figures"/>
    <w:basedOn w:val="a4"/>
    <w:next w:val="a4"/>
    <w:uiPriority w:val="99"/>
    <w:unhideWhenUsed/>
    <w:rsid w:val="00C729A4"/>
    <w:rPr>
      <w:rFonts w:ascii="Calibri" w:eastAsia="Times New Roman" w:hAnsi="Calibri"/>
      <w:sz w:val="22"/>
      <w:lang w:eastAsia="ru-RU"/>
    </w:rPr>
  </w:style>
  <w:style w:type="paragraph" w:styleId="afffff6">
    <w:name w:val="endnote text"/>
    <w:basedOn w:val="a4"/>
    <w:link w:val="afffff7"/>
    <w:uiPriority w:val="99"/>
    <w:semiHidden/>
    <w:unhideWhenUsed/>
    <w:rsid w:val="00C729A4"/>
    <w:rPr>
      <w:rFonts w:ascii="Calibri" w:eastAsia="Times New Roman" w:hAnsi="Calibri"/>
      <w:sz w:val="20"/>
      <w:szCs w:val="20"/>
    </w:rPr>
  </w:style>
  <w:style w:type="character" w:customStyle="1" w:styleId="afffff7">
    <w:name w:val="Текст концевой сноски Знак"/>
    <w:link w:val="afffff6"/>
    <w:uiPriority w:val="99"/>
    <w:semiHidden/>
    <w:rsid w:val="00C729A4"/>
    <w:rPr>
      <w:rFonts w:eastAsia="Times New Roman"/>
    </w:rPr>
  </w:style>
  <w:style w:type="character" w:styleId="afffff8">
    <w:name w:val="endnote reference"/>
    <w:uiPriority w:val="99"/>
    <w:semiHidden/>
    <w:unhideWhenUsed/>
    <w:rsid w:val="00C729A4"/>
    <w:rPr>
      <w:vertAlign w:val="superscript"/>
    </w:rPr>
  </w:style>
  <w:style w:type="character" w:customStyle="1" w:styleId="ed">
    <w:name w:val="ed"/>
    <w:basedOn w:val="a5"/>
    <w:rsid w:val="00631856"/>
  </w:style>
  <w:style w:type="character" w:customStyle="1" w:styleId="mark">
    <w:name w:val="mark"/>
    <w:basedOn w:val="a5"/>
    <w:rsid w:val="00A14618"/>
  </w:style>
  <w:style w:type="paragraph" w:customStyle="1" w:styleId="ConsCell">
    <w:name w:val="ConsCell"/>
    <w:uiPriority w:val="99"/>
    <w:rsid w:val="007D377F"/>
    <w:pPr>
      <w:widowControl w:val="0"/>
      <w:autoSpaceDE w:val="0"/>
      <w:autoSpaceDN w:val="0"/>
      <w:adjustRightInd w:val="0"/>
      <w:ind w:right="19772"/>
    </w:pPr>
    <w:rPr>
      <w:rFonts w:ascii="Arial" w:eastAsia="Times New Roman" w:hAnsi="Arial" w:cs="Arial"/>
    </w:rPr>
  </w:style>
  <w:style w:type="character" w:customStyle="1" w:styleId="blk">
    <w:name w:val="blk"/>
    <w:rsid w:val="00FD6194"/>
  </w:style>
  <w:style w:type="character" w:customStyle="1" w:styleId="413">
    <w:name w:val="Заголовок 4 Знак1"/>
    <w:aliases w:val="Таб Знак1"/>
    <w:uiPriority w:val="9"/>
    <w:semiHidden/>
    <w:rsid w:val="000D4AF5"/>
    <w:rPr>
      <w:rFonts w:ascii="Cambria" w:eastAsia="Times New Roman" w:hAnsi="Cambria" w:cs="Times New Roman"/>
      <w:b/>
      <w:bCs/>
      <w:i/>
      <w:iCs/>
      <w:color w:val="4F81BD"/>
      <w:sz w:val="26"/>
      <w:szCs w:val="22"/>
    </w:rPr>
  </w:style>
  <w:style w:type="character" w:customStyle="1" w:styleId="611">
    <w:name w:val="Заголовок 6 Знак1"/>
    <w:aliases w:val="Заголовок таб. Знак1"/>
    <w:uiPriority w:val="9"/>
    <w:semiHidden/>
    <w:rsid w:val="000D4AF5"/>
    <w:rPr>
      <w:rFonts w:ascii="Cambria" w:eastAsia="Times New Roman" w:hAnsi="Cambria" w:cs="Times New Roman"/>
      <w:i/>
      <w:iCs/>
      <w:color w:val="243F60"/>
      <w:sz w:val="26"/>
      <w:szCs w:val="22"/>
    </w:rPr>
  </w:style>
  <w:style w:type="character" w:customStyle="1" w:styleId="1fb">
    <w:name w:val="Название Знак1"/>
    <w:aliases w:val="Рис. Знак1"/>
    <w:uiPriority w:val="10"/>
    <w:rsid w:val="000D4AF5"/>
    <w:rPr>
      <w:rFonts w:ascii="Cambria" w:eastAsia="Times New Roman" w:hAnsi="Cambria" w:cs="Times New Roman"/>
      <w:color w:val="17365D"/>
      <w:spacing w:val="5"/>
      <w:kern w:val="28"/>
      <w:sz w:val="52"/>
      <w:szCs w:val="52"/>
      <w:lang w:eastAsia="en-US"/>
    </w:rPr>
  </w:style>
  <w:style w:type="character" w:customStyle="1" w:styleId="afffff9">
    <w:name w:val="Подзаголовок Знак"/>
    <w:aliases w:val="Таб. нал. Знак,_Таблица Знак"/>
    <w:link w:val="afffffa"/>
    <w:locked/>
    <w:rsid w:val="000D4AF5"/>
    <w:rPr>
      <w:rFonts w:ascii="Times New Roman" w:eastAsia="Times New Roman" w:hAnsi="Times New Roman"/>
      <w:sz w:val="26"/>
      <w:szCs w:val="24"/>
    </w:rPr>
  </w:style>
  <w:style w:type="paragraph" w:styleId="afffffa">
    <w:name w:val="Subtitle"/>
    <w:aliases w:val="Таб. нал.,_Таблица"/>
    <w:basedOn w:val="a4"/>
    <w:next w:val="a4"/>
    <w:link w:val="afffff9"/>
    <w:qFormat/>
    <w:rsid w:val="000D4AF5"/>
    <w:pPr>
      <w:spacing w:before="240" w:after="120"/>
      <w:ind w:firstLine="709"/>
      <w:jc w:val="center"/>
    </w:pPr>
    <w:rPr>
      <w:rFonts w:eastAsia="Times New Roman"/>
      <w:sz w:val="26"/>
      <w:szCs w:val="24"/>
      <w:lang w:eastAsia="ru-RU"/>
    </w:rPr>
  </w:style>
  <w:style w:type="character" w:customStyle="1" w:styleId="1fc">
    <w:name w:val="Подзаголовок Знак1"/>
    <w:aliases w:val="Таб. нал. Знак1"/>
    <w:uiPriority w:val="11"/>
    <w:rsid w:val="000D4AF5"/>
    <w:rPr>
      <w:rFonts w:ascii="Cambria" w:eastAsia="Times New Roman" w:hAnsi="Cambria" w:cs="Times New Roman"/>
      <w:sz w:val="24"/>
      <w:szCs w:val="24"/>
      <w:lang w:eastAsia="en-US"/>
    </w:rPr>
  </w:style>
  <w:style w:type="character" w:customStyle="1" w:styleId="afffffb">
    <w:name w:val="Текст Знак"/>
    <w:aliases w:val="Знак7 Знак"/>
    <w:link w:val="afffffc"/>
    <w:semiHidden/>
    <w:locked/>
    <w:rsid w:val="000D4AF5"/>
    <w:rPr>
      <w:rFonts w:ascii="Times New Roman" w:eastAsia="SimSun" w:hAnsi="Times New Roman"/>
      <w:sz w:val="28"/>
    </w:rPr>
  </w:style>
  <w:style w:type="paragraph" w:styleId="afffffc">
    <w:name w:val="Plain Text"/>
    <w:aliases w:val="Знак7"/>
    <w:basedOn w:val="a4"/>
    <w:link w:val="afffffb"/>
    <w:semiHidden/>
    <w:unhideWhenUsed/>
    <w:rsid w:val="000D4AF5"/>
    <w:pPr>
      <w:tabs>
        <w:tab w:val="left" w:pos="1701"/>
      </w:tabs>
      <w:spacing w:before="80" w:line="252" w:lineRule="auto"/>
      <w:ind w:firstLine="852"/>
    </w:pPr>
    <w:rPr>
      <w:rFonts w:eastAsia="SimSun"/>
      <w:sz w:val="28"/>
      <w:szCs w:val="20"/>
      <w:lang w:eastAsia="ru-RU"/>
    </w:rPr>
  </w:style>
  <w:style w:type="character" w:customStyle="1" w:styleId="1fd">
    <w:name w:val="Текст Знак1"/>
    <w:aliases w:val="Знак7 Знак1"/>
    <w:semiHidden/>
    <w:rsid w:val="000D4AF5"/>
    <w:rPr>
      <w:rFonts w:ascii="Courier New" w:hAnsi="Courier New" w:cs="Courier New"/>
      <w:lang w:eastAsia="en-US"/>
    </w:rPr>
  </w:style>
  <w:style w:type="character" w:customStyle="1" w:styleId="afffffd">
    <w:name w:val="Абзац Знак"/>
    <w:link w:val="afffffe"/>
    <w:uiPriority w:val="99"/>
    <w:locked/>
    <w:rsid w:val="000D4AF5"/>
    <w:rPr>
      <w:rFonts w:ascii="Times New Roman" w:eastAsia="Times New Roman" w:hAnsi="Times New Roman"/>
      <w:sz w:val="24"/>
      <w:szCs w:val="24"/>
    </w:rPr>
  </w:style>
  <w:style w:type="paragraph" w:customStyle="1" w:styleId="afffffe">
    <w:name w:val="Абзац"/>
    <w:link w:val="afffffd"/>
    <w:uiPriority w:val="99"/>
    <w:rsid w:val="000D4AF5"/>
    <w:pPr>
      <w:spacing w:before="120" w:after="60"/>
      <w:ind w:firstLine="567"/>
      <w:jc w:val="both"/>
    </w:pPr>
    <w:rPr>
      <w:rFonts w:ascii="Times New Roman" w:eastAsia="Times New Roman" w:hAnsi="Times New Roman"/>
      <w:sz w:val="24"/>
      <w:szCs w:val="24"/>
    </w:rPr>
  </w:style>
  <w:style w:type="paragraph" w:customStyle="1" w:styleId="PzOglav">
    <w:name w:val="PzOglav"/>
    <w:basedOn w:val="a4"/>
    <w:uiPriority w:val="99"/>
    <w:rsid w:val="000D4AF5"/>
    <w:pPr>
      <w:tabs>
        <w:tab w:val="left" w:leader="dot" w:pos="8505"/>
      </w:tabs>
      <w:spacing w:before="240" w:after="120"/>
      <w:ind w:firstLine="567"/>
    </w:pPr>
    <w:rPr>
      <w:rFonts w:ascii="Arial" w:eastAsia="Times New Roman" w:hAnsi="Arial" w:cs="Arial"/>
      <w:sz w:val="20"/>
      <w:szCs w:val="20"/>
    </w:rPr>
  </w:style>
  <w:style w:type="paragraph" w:customStyle="1" w:styleId="Heading">
    <w:name w:val="Heading"/>
    <w:uiPriority w:val="99"/>
    <w:rsid w:val="000D4AF5"/>
    <w:pPr>
      <w:widowControl w:val="0"/>
      <w:suppressAutoHyphens/>
      <w:autoSpaceDE w:val="0"/>
      <w:spacing w:before="240" w:after="120"/>
      <w:jc w:val="right"/>
    </w:pPr>
    <w:rPr>
      <w:rFonts w:ascii="Times New Roman" w:eastAsia="Arial" w:hAnsi="Times New Roman" w:cs="Calibri"/>
      <w:b/>
      <w:bCs/>
      <w:sz w:val="28"/>
      <w:szCs w:val="28"/>
      <w:lang w:eastAsia="ar-SA"/>
    </w:rPr>
  </w:style>
  <w:style w:type="paragraph" w:customStyle="1" w:styleId="142">
    <w:name w:val="Обычный + 14 пт"/>
    <w:aliases w:val="По ширине,Первая строка:  1,25 см,Справа:  -0,02 см"/>
    <w:basedOn w:val="a4"/>
    <w:uiPriority w:val="99"/>
    <w:rsid w:val="000D4AF5"/>
    <w:pPr>
      <w:ind w:right="-10" w:firstLine="708"/>
    </w:pPr>
    <w:rPr>
      <w:rFonts w:eastAsia="Times New Roman"/>
      <w:sz w:val="28"/>
      <w:szCs w:val="28"/>
      <w:lang w:eastAsia="ru-RU"/>
    </w:rPr>
  </w:style>
  <w:style w:type="paragraph" w:customStyle="1" w:styleId="affffff">
    <w:name w:val="текст табл"/>
    <w:basedOn w:val="a4"/>
    <w:uiPriority w:val="99"/>
    <w:rsid w:val="000D4AF5"/>
    <w:pPr>
      <w:keepNext/>
      <w:keepLines/>
      <w:suppressLineNumbers/>
      <w:tabs>
        <w:tab w:val="left" w:leader="dot" w:pos="9356"/>
      </w:tabs>
      <w:suppressAutoHyphens/>
      <w:spacing w:before="60" w:after="60"/>
    </w:pPr>
    <w:rPr>
      <w:rFonts w:eastAsia="Times New Roman"/>
      <w:szCs w:val="24"/>
      <w:lang w:eastAsia="ru-RU"/>
    </w:rPr>
  </w:style>
  <w:style w:type="paragraph" w:customStyle="1" w:styleId="133">
    <w:name w:val="Обычный 13 Знак3"/>
    <w:basedOn w:val="a4"/>
    <w:autoRedefine/>
    <w:uiPriority w:val="99"/>
    <w:rsid w:val="000D4AF5"/>
    <w:pPr>
      <w:keepNext/>
      <w:keepLines/>
      <w:suppressLineNumbers/>
      <w:tabs>
        <w:tab w:val="left" w:leader="dot" w:pos="9356"/>
      </w:tabs>
      <w:suppressAutoHyphens/>
      <w:spacing w:before="60" w:line="360" w:lineRule="auto"/>
      <w:ind w:firstLine="567"/>
    </w:pPr>
    <w:rPr>
      <w:rFonts w:eastAsia="Times New Roman"/>
      <w:sz w:val="26"/>
      <w:szCs w:val="26"/>
      <w:lang w:eastAsia="ru-RU"/>
    </w:rPr>
  </w:style>
  <w:style w:type="paragraph" w:customStyle="1" w:styleId="TableParagraph">
    <w:name w:val="Table Paragraph"/>
    <w:basedOn w:val="a4"/>
    <w:uiPriority w:val="1"/>
    <w:qFormat/>
    <w:rsid w:val="000D4AF5"/>
    <w:pPr>
      <w:widowControl w:val="0"/>
    </w:pPr>
    <w:rPr>
      <w:rFonts w:ascii="Calibri" w:hAnsi="Calibri"/>
      <w:sz w:val="22"/>
      <w:lang w:val="en-US"/>
    </w:rPr>
  </w:style>
  <w:style w:type="character" w:styleId="affffff0">
    <w:name w:val="Subtle Reference"/>
    <w:uiPriority w:val="31"/>
    <w:qFormat/>
    <w:rsid w:val="000D4AF5"/>
    <w:rPr>
      <w:rFonts w:ascii="Times New Roman" w:hAnsi="Times New Roman" w:cs="Times New Roman" w:hint="default"/>
      <w:strike w:val="0"/>
      <w:dstrike w:val="0"/>
      <w:color w:val="auto"/>
      <w:sz w:val="24"/>
      <w:u w:val="none"/>
      <w:effect w:val="none"/>
      <w:bdr w:val="none" w:sz="0" w:space="0" w:color="auto" w:frame="1"/>
      <w:vertAlign w:val="baseline"/>
    </w:rPr>
  </w:style>
  <w:style w:type="table" w:customStyle="1" w:styleId="TableNormal">
    <w:name w:val="Table Normal"/>
    <w:uiPriority w:val="2"/>
    <w:semiHidden/>
    <w:qFormat/>
    <w:rsid w:val="000D4AF5"/>
    <w:pPr>
      <w:widowControl w:val="0"/>
    </w:pPr>
    <w:rPr>
      <w:sz w:val="22"/>
      <w:szCs w:val="22"/>
      <w:lang w:val="en-US" w:eastAsia="en-US"/>
    </w:rPr>
    <w:tblPr>
      <w:tblCellMar>
        <w:top w:w="0" w:type="dxa"/>
        <w:left w:w="0" w:type="dxa"/>
        <w:bottom w:w="0" w:type="dxa"/>
        <w:right w:w="0" w:type="dxa"/>
      </w:tblCellMar>
    </w:tblPr>
  </w:style>
  <w:style w:type="paragraph" w:customStyle="1" w:styleId="S">
    <w:name w:val="S_Обычный жирный"/>
    <w:basedOn w:val="a4"/>
    <w:link w:val="S0"/>
    <w:uiPriority w:val="99"/>
    <w:qFormat/>
    <w:rsid w:val="00663763"/>
    <w:pPr>
      <w:ind w:firstLine="709"/>
    </w:pPr>
    <w:rPr>
      <w:rFonts w:eastAsia="Times New Roman"/>
      <w:sz w:val="28"/>
      <w:szCs w:val="24"/>
      <w:lang w:eastAsia="ru-RU"/>
    </w:rPr>
  </w:style>
  <w:style w:type="character" w:customStyle="1" w:styleId="S0">
    <w:name w:val="S_Обычный жирный Знак"/>
    <w:link w:val="S"/>
    <w:uiPriority w:val="99"/>
    <w:rsid w:val="00663763"/>
    <w:rPr>
      <w:rFonts w:ascii="Times New Roman" w:eastAsia="Times New Roman" w:hAnsi="Times New Roman"/>
      <w:sz w:val="28"/>
      <w:szCs w:val="24"/>
    </w:rPr>
  </w:style>
  <w:style w:type="paragraph" w:customStyle="1" w:styleId="s1">
    <w:name w:val="s_1"/>
    <w:basedOn w:val="a4"/>
    <w:rsid w:val="0009215B"/>
    <w:pPr>
      <w:spacing w:before="100" w:beforeAutospacing="1" w:after="100" w:afterAutospacing="1"/>
    </w:pPr>
    <w:rPr>
      <w:rFonts w:eastAsia="Times New Roman"/>
      <w:szCs w:val="24"/>
      <w:lang w:eastAsia="ru-RU"/>
    </w:rPr>
  </w:style>
  <w:style w:type="paragraph" w:customStyle="1" w:styleId="affffff1">
    <w:name w:val="ТИ_текст абзаца"/>
    <w:basedOn w:val="a4"/>
    <w:qFormat/>
    <w:rsid w:val="00E41FF2"/>
    <w:pPr>
      <w:tabs>
        <w:tab w:val="left" w:pos="1418"/>
      </w:tabs>
      <w:ind w:firstLine="709"/>
    </w:pPr>
    <w:rPr>
      <w:bCs/>
      <w:sz w:val="28"/>
      <w:szCs w:val="28"/>
      <w:lang w:eastAsia="ru-RU"/>
    </w:rPr>
  </w:style>
  <w:style w:type="paragraph" w:customStyle="1" w:styleId="affffff2">
    <w:name w:val="ТИ_табл_текст"/>
    <w:basedOn w:val="a4"/>
    <w:qFormat/>
    <w:rsid w:val="00CF3923"/>
    <w:pPr>
      <w:jc w:val="center"/>
    </w:pPr>
    <w:rPr>
      <w:rFonts w:ascii="Arial Narrow" w:eastAsia="Times New Roman" w:hAnsi="Arial Narrow"/>
      <w:color w:val="000000"/>
      <w:sz w:val="22"/>
    </w:rPr>
  </w:style>
  <w:style w:type="paragraph" w:customStyle="1" w:styleId="a2">
    <w:name w:val="ТИ_список маркированный"/>
    <w:basedOn w:val="affffff1"/>
    <w:qFormat/>
    <w:rsid w:val="004B32ED"/>
    <w:pPr>
      <w:numPr>
        <w:numId w:val="9"/>
      </w:numPr>
      <w:tabs>
        <w:tab w:val="clear" w:pos="1418"/>
      </w:tabs>
      <w:spacing w:before="120" w:after="120"/>
      <w:ind w:left="720"/>
      <w:contextualSpacing/>
    </w:pPr>
    <w:rPr>
      <w:snapToGrid w:val="0"/>
    </w:rPr>
  </w:style>
  <w:style w:type="character" w:customStyle="1" w:styleId="searchresult">
    <w:name w:val="search_result"/>
    <w:rsid w:val="0069339D"/>
  </w:style>
  <w:style w:type="paragraph" w:customStyle="1" w:styleId="affffff3">
    <w:name w:val="АРисун"/>
    <w:basedOn w:val="aff9"/>
    <w:link w:val="affffff4"/>
    <w:qFormat/>
    <w:rsid w:val="00113850"/>
    <w:pPr>
      <w:spacing w:after="240"/>
      <w:ind w:firstLine="567"/>
      <w:jc w:val="center"/>
    </w:pPr>
    <w:rPr>
      <w:i/>
      <w:szCs w:val="24"/>
    </w:rPr>
  </w:style>
  <w:style w:type="character" w:customStyle="1" w:styleId="affffff4">
    <w:name w:val="АРисун Знак"/>
    <w:link w:val="affffff3"/>
    <w:rsid w:val="00113850"/>
    <w:rPr>
      <w:rFonts w:ascii="Times New Roman" w:eastAsia="Microsoft YaHei" w:hAnsi="Times New Roman"/>
      <w:bCs/>
      <w:i/>
      <w:spacing w:val="-5"/>
      <w:sz w:val="24"/>
      <w:szCs w:val="24"/>
      <w:lang w:eastAsia="en-US"/>
    </w:rPr>
  </w:style>
  <w:style w:type="character" w:customStyle="1" w:styleId="nowrap">
    <w:name w:val="nowrap"/>
    <w:rsid w:val="00872E0B"/>
  </w:style>
  <w:style w:type="character" w:customStyle="1" w:styleId="ListParagraph10">
    <w:name w:val="List Paragraph1 Знак"/>
    <w:link w:val="ListParagraph1"/>
    <w:rsid w:val="00085163"/>
    <w:rPr>
      <w:rFonts w:eastAsia="Times New Roman"/>
      <w:sz w:val="22"/>
      <w:szCs w:val="22"/>
      <w:lang w:val="en-US"/>
    </w:rPr>
  </w:style>
  <w:style w:type="paragraph" w:customStyle="1" w:styleId="xl219">
    <w:name w:val="xl219"/>
    <w:basedOn w:val="a4"/>
    <w:rsid w:val="0056696F"/>
    <w:pPr>
      <w:pBdr>
        <w:left w:val="single" w:sz="8" w:space="0" w:color="000000"/>
        <w:bottom w:val="single" w:sz="8" w:space="0" w:color="000000"/>
        <w:right w:val="single" w:sz="8" w:space="0" w:color="000000"/>
      </w:pBdr>
      <w:spacing w:before="100" w:beforeAutospacing="1" w:after="100" w:afterAutospacing="1"/>
      <w:textAlignment w:val="center"/>
    </w:pPr>
    <w:rPr>
      <w:rFonts w:eastAsia="Times New Roman"/>
      <w:sz w:val="20"/>
      <w:szCs w:val="20"/>
      <w:lang w:eastAsia="ru-RU"/>
    </w:rPr>
  </w:style>
  <w:style w:type="paragraph" w:customStyle="1" w:styleId="xl220">
    <w:name w:val="xl220"/>
    <w:basedOn w:val="a4"/>
    <w:rsid w:val="0056696F"/>
    <w:pPr>
      <w:spacing w:before="100" w:beforeAutospacing="1" w:after="100" w:afterAutospacing="1"/>
      <w:jc w:val="left"/>
    </w:pPr>
    <w:rPr>
      <w:rFonts w:eastAsia="Times New Roman"/>
      <w:b/>
      <w:bCs/>
      <w:szCs w:val="24"/>
      <w:lang w:eastAsia="ru-RU"/>
    </w:rPr>
  </w:style>
  <w:style w:type="paragraph" w:customStyle="1" w:styleId="pc">
    <w:name w:val="pc"/>
    <w:basedOn w:val="a4"/>
    <w:rsid w:val="00454207"/>
    <w:pPr>
      <w:spacing w:before="100" w:beforeAutospacing="1" w:after="100" w:afterAutospacing="1"/>
    </w:pPr>
    <w:rPr>
      <w:rFonts w:eastAsia="Times New Roman"/>
      <w:szCs w:val="24"/>
      <w:lang w:eastAsia="ru-RU"/>
    </w:rPr>
  </w:style>
  <w:style w:type="table" w:customStyle="1" w:styleId="710">
    <w:name w:val="Сетка таблицы71"/>
    <w:basedOn w:val="a6"/>
    <w:next w:val="af7"/>
    <w:uiPriority w:val="59"/>
    <w:rsid w:val="00454207"/>
    <w:rPr>
      <w:rFonts w:ascii="Times New Roman" w:eastAsia="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f5">
    <w:name w:val="Без интервала2"/>
    <w:rsid w:val="006B660B"/>
    <w:rPr>
      <w:rFonts w:ascii="Times New Roman" w:eastAsia="Times New Roman" w:hAnsi="Times New Roman"/>
      <w:sz w:val="24"/>
      <w:szCs w:val="24"/>
    </w:rPr>
  </w:style>
  <w:style w:type="table" w:customStyle="1" w:styleId="400">
    <w:name w:val="Сетка таблицы40"/>
    <w:basedOn w:val="a6"/>
    <w:next w:val="af7"/>
    <w:rsid w:val="009962EB"/>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00">
    <w:name w:val="Сетка таблицы60"/>
    <w:basedOn w:val="a6"/>
    <w:next w:val="1112"/>
    <w:rsid w:val="009962EB"/>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Таблица ОРГРЭС111"/>
    <w:basedOn w:val="a6"/>
    <w:next w:val="af7"/>
    <w:uiPriority w:val="59"/>
    <w:rsid w:val="009962EB"/>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Таблица ОРГРЭС11"/>
    <w:basedOn w:val="a6"/>
    <w:next w:val="af7"/>
    <w:uiPriority w:val="59"/>
    <w:rsid w:val="009962EB"/>
    <w:rPr>
      <w:rFonts w:eastAsia="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Сетка таблицы418"/>
    <w:basedOn w:val="a6"/>
    <w:next w:val="af7"/>
    <w:rsid w:val="009962EB"/>
    <w:pPr>
      <w:jc w:val="both"/>
    </w:pPr>
    <w:rPr>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50">
    <w:name w:val="Сетка таблицы65"/>
    <w:basedOn w:val="a6"/>
    <w:next w:val="af7"/>
    <w:uiPriority w:val="39"/>
    <w:rsid w:val="009962EB"/>
    <w:rPr>
      <w:rFonts w:eastAsia="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Сетка таблицы416"/>
    <w:basedOn w:val="a6"/>
    <w:next w:val="1112"/>
    <w:rsid w:val="009962EB"/>
    <w:pPr>
      <w:jc w:val="both"/>
    </w:pPr>
    <w:rPr>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3a">
    <w:name w:val="Без интервала3"/>
    <w:basedOn w:val="a4"/>
    <w:uiPriority w:val="1"/>
    <w:qFormat/>
    <w:rsid w:val="00213A8B"/>
    <w:pPr>
      <w:jc w:val="left"/>
    </w:pPr>
    <w:rPr>
      <w:rFonts w:eastAsia="Times New Roman"/>
      <w:szCs w:val="20"/>
      <w:lang w:eastAsia="ru-RU"/>
    </w:rPr>
  </w:style>
  <w:style w:type="table" w:customStyle="1" w:styleId="153">
    <w:name w:val="Таблица ОРГРЭС153"/>
    <w:basedOn w:val="a6"/>
    <w:next w:val="af7"/>
    <w:uiPriority w:val="59"/>
    <w:rsid w:val="00213A8B"/>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2">
    <w:name w:val="1 / 1.1 / 1.1.12"/>
    <w:basedOn w:val="a7"/>
    <w:next w:val="111111"/>
    <w:uiPriority w:val="99"/>
    <w:semiHidden/>
    <w:unhideWhenUsed/>
    <w:rsid w:val="004E4FD0"/>
    <w:pPr>
      <w:numPr>
        <w:numId w:val="10"/>
      </w:numPr>
    </w:pPr>
  </w:style>
  <w:style w:type="character" w:customStyle="1" w:styleId="295pt">
    <w:name w:val="Основной текст (2) + 9;5 pt;Полужирный"/>
    <w:rsid w:val="00BA6CB9"/>
    <w:rPr>
      <w:rFonts w:ascii="Times New Roman" w:eastAsia="Times New Roman" w:hAnsi="Times New Roman" w:cs="Times New Roman"/>
      <w:b/>
      <w:bCs/>
      <w:i w:val="0"/>
      <w:iCs w:val="0"/>
      <w:smallCaps w:val="0"/>
      <w:strike w:val="0"/>
      <w:color w:val="000000"/>
      <w:spacing w:val="0"/>
      <w:w w:val="100"/>
      <w:position w:val="0"/>
      <w:sz w:val="19"/>
      <w:szCs w:val="19"/>
      <w:u w:val="none"/>
      <w:lang w:val="ru-RU" w:eastAsia="ru-RU" w:bidi="ru-RU"/>
    </w:rPr>
  </w:style>
  <w:style w:type="table" w:customStyle="1" w:styleId="TableNormal1">
    <w:name w:val="Table Normal1"/>
    <w:uiPriority w:val="2"/>
    <w:semiHidden/>
    <w:qFormat/>
    <w:rsid w:val="00CC3685"/>
    <w:pPr>
      <w:widowControl w:val="0"/>
      <w:autoSpaceDE w:val="0"/>
      <w:autoSpaceDN w:val="0"/>
    </w:pPr>
    <w:rPr>
      <w:sz w:val="22"/>
      <w:szCs w:val="22"/>
      <w:lang w:val="en-US" w:eastAsia="en-US"/>
    </w:rPr>
    <w:tblPr>
      <w:tblCellMar>
        <w:top w:w="0" w:type="dxa"/>
        <w:left w:w="0" w:type="dxa"/>
        <w:bottom w:w="0" w:type="dxa"/>
        <w:right w:w="0" w:type="dxa"/>
      </w:tblCellMar>
    </w:tblPr>
  </w:style>
  <w:style w:type="character" w:customStyle="1" w:styleId="affffff5">
    <w:name w:val="Другое_"/>
    <w:basedOn w:val="a5"/>
    <w:link w:val="affffff6"/>
    <w:uiPriority w:val="99"/>
    <w:rsid w:val="007F37A9"/>
    <w:rPr>
      <w:rFonts w:ascii="Times New Roman" w:eastAsia="Times New Roman" w:hAnsi="Times New Roman"/>
      <w:sz w:val="28"/>
      <w:szCs w:val="28"/>
      <w:shd w:val="clear" w:color="auto" w:fill="FFFFFF"/>
    </w:rPr>
  </w:style>
  <w:style w:type="paragraph" w:customStyle="1" w:styleId="affffff6">
    <w:name w:val="Другое"/>
    <w:basedOn w:val="a4"/>
    <w:link w:val="affffff5"/>
    <w:uiPriority w:val="99"/>
    <w:rsid w:val="007F37A9"/>
    <w:pPr>
      <w:widowControl w:val="0"/>
      <w:shd w:val="clear" w:color="auto" w:fill="FFFFFF"/>
      <w:spacing w:line="360" w:lineRule="auto"/>
      <w:ind w:firstLine="400"/>
      <w:jc w:val="left"/>
    </w:pPr>
    <w:rPr>
      <w:rFonts w:eastAsia="Times New Roman"/>
      <w:sz w:val="28"/>
      <w:szCs w:val="28"/>
      <w:lang w:eastAsia="ru-RU"/>
    </w:rPr>
  </w:style>
  <w:style w:type="paragraph" w:customStyle="1" w:styleId="affffff7">
    <w:name w:val="Обычн"/>
    <w:basedOn w:val="a4"/>
    <w:link w:val="affffff8"/>
    <w:qFormat/>
    <w:rsid w:val="00FE30A5"/>
    <w:pPr>
      <w:ind w:firstLine="709"/>
    </w:pPr>
    <w:rPr>
      <w:rFonts w:eastAsia="Times New Roman"/>
      <w:szCs w:val="36"/>
    </w:rPr>
  </w:style>
  <w:style w:type="character" w:customStyle="1" w:styleId="affffff8">
    <w:name w:val="Обычн Знак"/>
    <w:link w:val="affffff7"/>
    <w:rsid w:val="00FE30A5"/>
    <w:rPr>
      <w:rFonts w:ascii="Times New Roman" w:eastAsia="Times New Roman" w:hAnsi="Times New Roman"/>
      <w:sz w:val="24"/>
      <w:szCs w:val="36"/>
      <w:lang w:eastAsia="en-US"/>
    </w:rPr>
  </w:style>
  <w:style w:type="character" w:customStyle="1" w:styleId="4a">
    <w:name w:val="Основной текст4"/>
    <w:basedOn w:val="a5"/>
    <w:rsid w:val="00D17D97"/>
    <w:rPr>
      <w:rFonts w:ascii="Tahoma" w:eastAsia="Tahoma" w:hAnsi="Tahoma" w:cs="Tahoma"/>
      <w:b w:val="0"/>
      <w:bCs w:val="0"/>
      <w:i w:val="0"/>
      <w:iCs w:val="0"/>
      <w:smallCaps w:val="0"/>
      <w:strike w:val="0"/>
      <w:color w:val="000000"/>
      <w:spacing w:val="0"/>
      <w:w w:val="100"/>
      <w:position w:val="0"/>
      <w:sz w:val="18"/>
      <w:szCs w:val="18"/>
      <w:u w:val="none"/>
      <w:lang w:val="ru-RU" w:eastAsia="ru-RU" w:bidi="ru-RU"/>
    </w:rPr>
  </w:style>
  <w:style w:type="character" w:customStyle="1" w:styleId="86">
    <w:name w:val="Основной текст8"/>
    <w:basedOn w:val="a5"/>
    <w:rsid w:val="00D17D97"/>
    <w:rPr>
      <w:rFonts w:ascii="Tahoma" w:eastAsia="Tahoma" w:hAnsi="Tahoma" w:cs="Tahoma"/>
      <w:b w:val="0"/>
      <w:bCs w:val="0"/>
      <w:i w:val="0"/>
      <w:iCs w:val="0"/>
      <w:smallCaps w:val="0"/>
      <w:strike w:val="0"/>
      <w:color w:val="000000"/>
      <w:spacing w:val="0"/>
      <w:w w:val="100"/>
      <w:position w:val="0"/>
      <w:sz w:val="18"/>
      <w:szCs w:val="18"/>
      <w:u w:val="none"/>
      <w:lang w:val="ru-RU" w:eastAsia="ru-RU" w:bidi="ru-RU"/>
    </w:rPr>
  </w:style>
  <w:style w:type="character" w:customStyle="1" w:styleId="af0">
    <w:name w:val="Обычный (веб) Знак"/>
    <w:aliases w:val="Знак2 Знак Знак1,Знак2 Знак1 Знак,Обычный (веб) Знак Знак1 Знак,Знак2 Знак Знак Знак,Обычный (веб) Знак Знак Знак Знак,Знак2 Знак2 Знак Знак Знак,Обычный (веб) Знак1 Знак Знак Знак Знак,Знак2 Знак Знак Знак Знак Знак, Знак Знак4 Знак"/>
    <w:link w:val="af"/>
    <w:uiPriority w:val="99"/>
    <w:qFormat/>
    <w:locked/>
    <w:rsid w:val="00BD6BE9"/>
    <w:rPr>
      <w:rFonts w:ascii="Times New Roman" w:eastAsia="Times New Roman" w:hAnsi="Times New Roman"/>
      <w:sz w:val="24"/>
      <w:szCs w:val="24"/>
      <w:lang w:eastAsia="ar-SA"/>
    </w:rPr>
  </w:style>
  <w:style w:type="paragraph" w:customStyle="1" w:styleId="172">
    <w:name w:val="Основной текст17"/>
    <w:basedOn w:val="a4"/>
    <w:rsid w:val="006514DD"/>
    <w:pPr>
      <w:widowControl w:val="0"/>
      <w:shd w:val="clear" w:color="auto" w:fill="FFFFFF"/>
      <w:spacing w:before="240" w:after="60" w:line="0" w:lineRule="atLeast"/>
      <w:ind w:hanging="360"/>
      <w:jc w:val="left"/>
    </w:pPr>
    <w:rPr>
      <w:rFonts w:ascii="Tahoma" w:eastAsia="Tahoma" w:hAnsi="Tahoma" w:cs="Tahoma"/>
      <w:color w:val="000000"/>
      <w:sz w:val="18"/>
      <w:szCs w:val="18"/>
      <w:lang w:eastAsia="ru-RU" w:bidi="ru-RU"/>
    </w:rPr>
  </w:style>
  <w:style w:type="paragraph" w:customStyle="1" w:styleId="a3">
    <w:name w:val="Таблица_название_таблицы"/>
    <w:basedOn w:val="a4"/>
    <w:next w:val="a4"/>
    <w:link w:val="affffff9"/>
    <w:qFormat/>
    <w:rsid w:val="008C6F2A"/>
    <w:pPr>
      <w:widowControl w:val="0"/>
      <w:numPr>
        <w:numId w:val="11"/>
      </w:numPr>
      <w:spacing w:before="120" w:after="120" w:line="360" w:lineRule="exact"/>
      <w:jc w:val="right"/>
    </w:pPr>
    <w:rPr>
      <w:rFonts w:ascii="GOST Type BU" w:eastAsia="Times New Roman" w:hAnsi="GOST Type BU"/>
      <w:bCs/>
      <w:color w:val="000000" w:themeColor="text1"/>
      <w:sz w:val="28"/>
      <w:szCs w:val="24"/>
      <w:lang w:eastAsia="ru-RU"/>
    </w:rPr>
  </w:style>
  <w:style w:type="character" w:customStyle="1" w:styleId="affffff9">
    <w:name w:val="Таблица_название_таблицы Знак"/>
    <w:link w:val="a3"/>
    <w:rsid w:val="008C6F2A"/>
    <w:rPr>
      <w:rFonts w:ascii="GOST Type BU" w:eastAsia="Times New Roman" w:hAnsi="GOST Type BU"/>
      <w:bCs/>
      <w:color w:val="000000" w:themeColor="text1"/>
      <w:sz w:val="28"/>
      <w:szCs w:val="24"/>
    </w:rPr>
  </w:style>
  <w:style w:type="paragraph" w:customStyle="1" w:styleId="1fe">
    <w:name w:val="Список_маркир.1"/>
    <w:basedOn w:val="a4"/>
    <w:rsid w:val="008C6F2A"/>
    <w:pPr>
      <w:tabs>
        <w:tab w:val="num" w:pos="1021"/>
      </w:tabs>
      <w:suppressAutoHyphens/>
      <w:spacing w:line="360" w:lineRule="auto"/>
      <w:ind w:firstLine="567"/>
    </w:pPr>
    <w:rPr>
      <w:rFonts w:ascii="GOST Type BU" w:eastAsia="Times New Roman" w:hAnsi="GOST Type BU"/>
      <w:color w:val="000000" w:themeColor="text1"/>
      <w:sz w:val="28"/>
      <w:szCs w:val="24"/>
      <w:lang w:eastAsia="ru-RU"/>
    </w:rPr>
  </w:style>
  <w:style w:type="character" w:customStyle="1" w:styleId="1ff">
    <w:name w:val="Основной текст Знак1"/>
    <w:basedOn w:val="a5"/>
    <w:uiPriority w:val="99"/>
    <w:rsid w:val="007256EE"/>
    <w:rPr>
      <w:rFonts w:ascii="Times New Roman" w:hAnsi="Times New Roman" w:cs="Times New Roman"/>
      <w:sz w:val="28"/>
      <w:szCs w:val="28"/>
      <w:u w:val="none"/>
    </w:rPr>
  </w:style>
  <w:style w:type="paragraph" w:customStyle="1" w:styleId="e">
    <w:name w:val="Основной тeкст"/>
    <w:link w:val="e0"/>
    <w:rsid w:val="00583C2F"/>
    <w:pPr>
      <w:keepLines/>
      <w:spacing w:before="120"/>
      <w:ind w:firstLine="709"/>
      <w:jc w:val="both"/>
    </w:pPr>
    <w:rPr>
      <w:rFonts w:ascii="Times New Roman" w:eastAsia="Times New Roman" w:hAnsi="Times New Roman"/>
      <w:sz w:val="24"/>
      <w:szCs w:val="24"/>
    </w:rPr>
  </w:style>
  <w:style w:type="character" w:customStyle="1" w:styleId="e0">
    <w:name w:val="Основной тeкст Знак"/>
    <w:basedOn w:val="a5"/>
    <w:link w:val="e"/>
    <w:locked/>
    <w:rsid w:val="00583C2F"/>
    <w:rPr>
      <w:rFonts w:ascii="Times New Roman" w:eastAsia="Times New Roman" w:hAnsi="Times New Roman"/>
      <w:sz w:val="24"/>
      <w:szCs w:val="24"/>
    </w:rPr>
  </w:style>
  <w:style w:type="paragraph" w:customStyle="1" w:styleId="214">
    <w:name w:val="21"/>
    <w:basedOn w:val="a4"/>
    <w:rsid w:val="00DE7941"/>
    <w:pPr>
      <w:spacing w:before="100" w:beforeAutospacing="1" w:after="100" w:afterAutospacing="1"/>
      <w:jc w:val="left"/>
    </w:pPr>
    <w:rPr>
      <w:rFonts w:eastAsia="Times New Roman"/>
      <w:szCs w:val="24"/>
      <w:lang w:eastAsia="ru-RU"/>
    </w:rPr>
  </w:style>
  <w:style w:type="paragraph" w:customStyle="1" w:styleId="3b">
    <w:name w:val="Обычный 3"/>
    <w:basedOn w:val="a4"/>
    <w:link w:val="3c"/>
    <w:qFormat/>
    <w:rsid w:val="00DE7941"/>
    <w:pPr>
      <w:suppressAutoHyphens/>
      <w:ind w:firstLine="708"/>
    </w:pPr>
    <w:rPr>
      <w:rFonts w:eastAsia="Times New Roman"/>
      <w:szCs w:val="24"/>
      <w:lang w:eastAsia="ar-SA"/>
    </w:rPr>
  </w:style>
  <w:style w:type="character" w:customStyle="1" w:styleId="3c">
    <w:name w:val="Обычный 3 Знак"/>
    <w:basedOn w:val="a5"/>
    <w:link w:val="3b"/>
    <w:rsid w:val="00DE7941"/>
    <w:rPr>
      <w:rFonts w:ascii="Times New Roman" w:eastAsia="Times New Roman" w:hAnsi="Times New Roman"/>
      <w:sz w:val="24"/>
      <w:szCs w:val="24"/>
      <w:lang w:eastAsia="ar-SA"/>
    </w:rPr>
  </w:style>
  <w:style w:type="character" w:customStyle="1" w:styleId="1ff0">
    <w:name w:val="Стандарт Знак1"/>
    <w:link w:val="affffffa"/>
    <w:qFormat/>
    <w:locked/>
    <w:rsid w:val="00BA7931"/>
    <w:rPr>
      <w:rFonts w:ascii="Times New Roman" w:eastAsia="Times New Roman" w:hAnsi="Times New Roman"/>
      <w:sz w:val="28"/>
    </w:rPr>
  </w:style>
  <w:style w:type="paragraph" w:customStyle="1" w:styleId="affffffa">
    <w:name w:val="Стандарт"/>
    <w:basedOn w:val="af8"/>
    <w:link w:val="1ff0"/>
    <w:qFormat/>
    <w:rsid w:val="00BA7931"/>
    <w:pPr>
      <w:widowControl w:val="0"/>
      <w:tabs>
        <w:tab w:val="clear" w:pos="0"/>
      </w:tabs>
      <w:snapToGrid w:val="0"/>
      <w:spacing w:line="264" w:lineRule="auto"/>
      <w:ind w:firstLine="720"/>
      <w:jc w:val="both"/>
    </w:pPr>
    <w:rPr>
      <w:b w:val="0"/>
      <w:bCs w:val="0"/>
      <w:szCs w:val="20"/>
    </w:rPr>
  </w:style>
  <w:style w:type="character" w:customStyle="1" w:styleId="FontStyle35">
    <w:name w:val="Font Style35"/>
    <w:basedOn w:val="a5"/>
    <w:uiPriority w:val="99"/>
    <w:rsid w:val="00430884"/>
    <w:rPr>
      <w:rFonts w:ascii="Times New Roman" w:hAnsi="Times New Roman" w:cs="Times New Roman"/>
      <w:b/>
      <w:bCs/>
      <w:sz w:val="22"/>
      <w:szCs w:val="22"/>
    </w:rPr>
  </w:style>
  <w:style w:type="character" w:customStyle="1" w:styleId="FontStyle43">
    <w:name w:val="Font Style43"/>
    <w:basedOn w:val="a5"/>
    <w:uiPriority w:val="99"/>
    <w:rsid w:val="00430884"/>
    <w:rPr>
      <w:rFonts w:ascii="Times New Roman" w:hAnsi="Times New Roman" w:cs="Times New Roman"/>
      <w:sz w:val="24"/>
      <w:szCs w:val="24"/>
    </w:rPr>
  </w:style>
  <w:style w:type="character" w:customStyle="1" w:styleId="FontStyle48">
    <w:name w:val="Font Style48"/>
    <w:basedOn w:val="a5"/>
    <w:uiPriority w:val="99"/>
    <w:rsid w:val="00430884"/>
    <w:rPr>
      <w:rFonts w:ascii="Times New Roman" w:hAnsi="Times New Roman" w:cs="Times New Roman"/>
      <w:sz w:val="34"/>
      <w:szCs w:val="34"/>
    </w:rPr>
  </w:style>
  <w:style w:type="character" w:customStyle="1" w:styleId="FontStyle49">
    <w:name w:val="Font Style49"/>
    <w:basedOn w:val="a5"/>
    <w:uiPriority w:val="99"/>
    <w:rsid w:val="00430884"/>
    <w:rPr>
      <w:rFonts w:ascii="Times New Roman" w:hAnsi="Times New Roman" w:cs="Times New Roman"/>
      <w:i/>
      <w:iCs/>
      <w:sz w:val="26"/>
      <w:szCs w:val="26"/>
    </w:rPr>
  </w:style>
  <w:style w:type="paragraph" w:customStyle="1" w:styleId="1102">
    <w:name w:val="1 ТС 10Таблица"/>
    <w:basedOn w:val="a4"/>
    <w:link w:val="1103"/>
    <w:autoRedefine/>
    <w:qFormat/>
    <w:rsid w:val="005E0C99"/>
    <w:rPr>
      <w:rFonts w:eastAsiaTheme="minorHAnsi"/>
      <w:sz w:val="20"/>
      <w:szCs w:val="20"/>
    </w:rPr>
  </w:style>
  <w:style w:type="character" w:customStyle="1" w:styleId="1103">
    <w:name w:val="1 ТС 10Таблица Знак"/>
    <w:basedOn w:val="a5"/>
    <w:link w:val="1102"/>
    <w:rsid w:val="005E0C99"/>
    <w:rPr>
      <w:rFonts w:ascii="Times New Roman" w:eastAsiaTheme="minorHAnsi" w:hAnsi="Times New Roman"/>
      <w:lang w:eastAsia="en-US"/>
    </w:rPr>
  </w:style>
  <w:style w:type="paragraph" w:customStyle="1" w:styleId="a0">
    <w:name w:val="ПКР Перечень"/>
    <w:basedOn w:val="a4"/>
    <w:link w:val="affffffb"/>
    <w:qFormat/>
    <w:rsid w:val="005E0C99"/>
    <w:pPr>
      <w:numPr>
        <w:numId w:val="18"/>
      </w:numPr>
      <w:spacing w:after="120" w:line="360" w:lineRule="auto"/>
      <w:ind w:right="170"/>
    </w:pPr>
    <w:rPr>
      <w:rFonts w:eastAsiaTheme="minorHAnsi"/>
      <w:sz w:val="28"/>
    </w:rPr>
  </w:style>
  <w:style w:type="character" w:customStyle="1" w:styleId="affffffb">
    <w:name w:val="ПКР Перечень Знак"/>
    <w:basedOn w:val="a5"/>
    <w:link w:val="a0"/>
    <w:rsid w:val="005E0C99"/>
    <w:rPr>
      <w:rFonts w:ascii="Times New Roman" w:eastAsiaTheme="minorHAnsi" w:hAnsi="Times New Roman"/>
      <w:sz w:val="28"/>
      <w:szCs w:val="22"/>
      <w:lang w:eastAsia="en-US"/>
    </w:rPr>
  </w:style>
  <w:style w:type="paragraph" w:customStyle="1" w:styleId="102">
    <w:name w:val="Таблицы 10"/>
    <w:basedOn w:val="a4"/>
    <w:link w:val="103"/>
    <w:qFormat/>
    <w:rsid w:val="005E0C99"/>
    <w:pPr>
      <w:spacing w:after="200"/>
      <w:jc w:val="center"/>
    </w:pPr>
    <w:rPr>
      <w:rFonts w:eastAsiaTheme="minorHAnsi" w:cstheme="minorBidi"/>
      <w:sz w:val="20"/>
      <w:szCs w:val="20"/>
    </w:rPr>
  </w:style>
  <w:style w:type="character" w:customStyle="1" w:styleId="103">
    <w:name w:val="Таблицы 10 Знак"/>
    <w:basedOn w:val="a5"/>
    <w:link w:val="102"/>
    <w:rsid w:val="005E0C99"/>
    <w:rPr>
      <w:rFonts w:ascii="Times New Roman" w:eastAsiaTheme="minorHAnsi" w:hAnsi="Times New Roman" w:cstheme="minorBidi"/>
      <w:lang w:eastAsia="en-US"/>
    </w:rPr>
  </w:style>
  <w:style w:type="paragraph" w:customStyle="1" w:styleId="104">
    <w:name w:val="!!!ТС 10Внутри таблицы"/>
    <w:basedOn w:val="102"/>
    <w:link w:val="105"/>
    <w:qFormat/>
    <w:rsid w:val="005E0C99"/>
    <w:pPr>
      <w:spacing w:after="0"/>
    </w:pPr>
    <w:rPr>
      <w:rFonts w:eastAsiaTheme="minorEastAsia"/>
    </w:rPr>
  </w:style>
  <w:style w:type="character" w:customStyle="1" w:styleId="105">
    <w:name w:val="!!!ТС 10Внутри таблицы Знак"/>
    <w:basedOn w:val="103"/>
    <w:link w:val="104"/>
    <w:rsid w:val="005E0C99"/>
    <w:rPr>
      <w:rFonts w:ascii="Times New Roman" w:eastAsiaTheme="minorEastAsia" w:hAnsi="Times New Roman" w:cstheme="minorBidi"/>
      <w:lang w:eastAsia="en-US"/>
    </w:rPr>
  </w:style>
  <w:style w:type="paragraph" w:customStyle="1" w:styleId="11111">
    <w:name w:val="!!!ТС 1.1.1.1."/>
    <w:basedOn w:val="a4"/>
    <w:link w:val="11112"/>
    <w:qFormat/>
    <w:rsid w:val="005E0C99"/>
    <w:pPr>
      <w:ind w:firstLine="1134"/>
      <w:outlineLvl w:val="2"/>
    </w:pPr>
    <w:rPr>
      <w:rFonts w:eastAsia="Times New Roman"/>
      <w:b/>
      <w:color w:val="000000"/>
      <w:sz w:val="28"/>
      <w:szCs w:val="24"/>
      <w:lang w:eastAsia="ru-RU"/>
    </w:rPr>
  </w:style>
  <w:style w:type="character" w:customStyle="1" w:styleId="11112">
    <w:name w:val="!!!ТС 1.1.1.1. Знак"/>
    <w:basedOn w:val="a5"/>
    <w:link w:val="11111"/>
    <w:rsid w:val="005E0C99"/>
    <w:rPr>
      <w:rFonts w:ascii="Times New Roman" w:eastAsia="Times New Roman" w:hAnsi="Times New Roman"/>
      <w:b/>
      <w:color w:val="000000"/>
      <w:sz w:val="28"/>
      <w:szCs w:val="24"/>
    </w:rPr>
  </w:style>
  <w:style w:type="paragraph" w:customStyle="1" w:styleId="1113">
    <w:name w:val="!!!ТС 1.1.1."/>
    <w:basedOn w:val="a4"/>
    <w:link w:val="1114"/>
    <w:qFormat/>
    <w:rsid w:val="005E0C99"/>
    <w:pPr>
      <w:ind w:left="851"/>
      <w:outlineLvl w:val="1"/>
    </w:pPr>
    <w:rPr>
      <w:rFonts w:eastAsiaTheme="minorHAnsi" w:cstheme="minorBidi"/>
      <w:b/>
      <w:caps/>
      <w:color w:val="000000" w:themeColor="text1"/>
      <w:szCs w:val="24"/>
      <w:lang w:eastAsia="ru-RU"/>
    </w:rPr>
  </w:style>
  <w:style w:type="character" w:customStyle="1" w:styleId="1114">
    <w:name w:val="!!!ТС 1.1.1. Знак"/>
    <w:basedOn w:val="a5"/>
    <w:link w:val="1113"/>
    <w:rsid w:val="005E0C99"/>
    <w:rPr>
      <w:rFonts w:ascii="Times New Roman" w:eastAsiaTheme="minorHAnsi" w:hAnsi="Times New Roman" w:cstheme="minorBidi"/>
      <w:b/>
      <w:caps/>
      <w:color w:val="000000" w:themeColor="text1"/>
      <w:sz w:val="24"/>
      <w:szCs w:val="24"/>
    </w:rPr>
  </w:style>
  <w:style w:type="paragraph" w:customStyle="1" w:styleId="116">
    <w:name w:val="!!!ТС 1.1."/>
    <w:basedOn w:val="a4"/>
    <w:link w:val="117"/>
    <w:qFormat/>
    <w:rsid w:val="005E0C99"/>
    <w:pPr>
      <w:ind w:left="851"/>
      <w:outlineLvl w:val="1"/>
    </w:pPr>
    <w:rPr>
      <w:rFonts w:eastAsiaTheme="minorHAnsi" w:cstheme="minorBidi"/>
      <w:b/>
      <w:caps/>
      <w:color w:val="000000" w:themeColor="text1"/>
      <w:sz w:val="28"/>
      <w:szCs w:val="20"/>
    </w:rPr>
  </w:style>
  <w:style w:type="character" w:customStyle="1" w:styleId="117">
    <w:name w:val="!!!ТС 1.1. Знак"/>
    <w:basedOn w:val="a5"/>
    <w:link w:val="116"/>
    <w:rsid w:val="005E0C99"/>
    <w:rPr>
      <w:rFonts w:ascii="Times New Roman" w:eastAsiaTheme="minorHAnsi" w:hAnsi="Times New Roman" w:cstheme="minorBidi"/>
      <w:b/>
      <w:caps/>
      <w:color w:val="000000" w:themeColor="text1"/>
      <w:sz w:val="28"/>
      <w:lang w:eastAsia="en-US"/>
    </w:rPr>
  </w:style>
  <w:style w:type="paragraph" w:customStyle="1" w:styleId="1ff1">
    <w:name w:val="!!!ТС 1."/>
    <w:basedOn w:val="a4"/>
    <w:link w:val="1ff2"/>
    <w:qFormat/>
    <w:rsid w:val="005E0C99"/>
    <w:pPr>
      <w:outlineLvl w:val="1"/>
    </w:pPr>
    <w:rPr>
      <w:b/>
      <w:bCs/>
      <w:caps/>
      <w:color w:val="000000"/>
      <w:sz w:val="28"/>
      <w:szCs w:val="18"/>
    </w:rPr>
  </w:style>
  <w:style w:type="character" w:customStyle="1" w:styleId="1ff2">
    <w:name w:val="!!!ТС 1. Знак"/>
    <w:basedOn w:val="a5"/>
    <w:link w:val="1ff1"/>
    <w:rsid w:val="005E0C99"/>
    <w:rPr>
      <w:rFonts w:ascii="Times New Roman" w:hAnsi="Times New Roman"/>
      <w:b/>
      <w:bCs/>
      <w:caps/>
      <w:color w:val="000000"/>
      <w:sz w:val="28"/>
      <w:szCs w:val="18"/>
      <w:lang w:eastAsia="en-US"/>
    </w:rPr>
  </w:style>
  <w:style w:type="paragraph" w:customStyle="1" w:styleId="affffffc">
    <w:name w:val="!!!ТС Абзац"/>
    <w:basedOn w:val="a0"/>
    <w:link w:val="affffffd"/>
    <w:qFormat/>
    <w:rsid w:val="005E0C99"/>
    <w:pPr>
      <w:numPr>
        <w:numId w:val="0"/>
      </w:numPr>
      <w:ind w:firstLine="851"/>
    </w:pPr>
  </w:style>
  <w:style w:type="character" w:customStyle="1" w:styleId="affffffd">
    <w:name w:val="!!!ТС Абзац Знак"/>
    <w:basedOn w:val="affffffb"/>
    <w:link w:val="affffffc"/>
    <w:rsid w:val="005E0C99"/>
    <w:rPr>
      <w:rFonts w:ascii="Times New Roman" w:eastAsiaTheme="minorHAnsi" w:hAnsi="Times New Roman"/>
      <w:sz w:val="28"/>
      <w:szCs w:val="22"/>
      <w:lang w:eastAsia="en-US"/>
    </w:rPr>
  </w:style>
  <w:style w:type="paragraph" w:customStyle="1" w:styleId="affffffe">
    <w:name w:val="!!!ТС Основной текст"/>
    <w:basedOn w:val="a4"/>
    <w:link w:val="afffffff"/>
    <w:qFormat/>
    <w:rsid w:val="005E0C99"/>
    <w:pPr>
      <w:spacing w:line="360" w:lineRule="auto"/>
      <w:ind w:firstLine="709"/>
    </w:pPr>
    <w:rPr>
      <w:rFonts w:eastAsiaTheme="minorHAnsi"/>
      <w:sz w:val="28"/>
      <w:szCs w:val="28"/>
    </w:rPr>
  </w:style>
  <w:style w:type="character" w:customStyle="1" w:styleId="afffffff">
    <w:name w:val="!!!ТС Основной текст Знак"/>
    <w:basedOn w:val="a5"/>
    <w:link w:val="affffffe"/>
    <w:rsid w:val="005E0C99"/>
    <w:rPr>
      <w:rFonts w:ascii="Times New Roman" w:eastAsiaTheme="minorHAnsi" w:hAnsi="Times New Roman"/>
      <w:sz w:val="28"/>
      <w:szCs w:val="28"/>
      <w:lang w:eastAsia="en-US"/>
    </w:rPr>
  </w:style>
  <w:style w:type="paragraph" w:customStyle="1" w:styleId="afffffff0">
    <w:name w:val="!!!ТС ТабНаим."/>
    <w:basedOn w:val="a4"/>
    <w:link w:val="afffffff1"/>
    <w:qFormat/>
    <w:rsid w:val="005E0C99"/>
    <w:pPr>
      <w:ind w:right="170"/>
    </w:pPr>
    <w:rPr>
      <w:rFonts w:eastAsiaTheme="minorHAnsi"/>
      <w:sz w:val="20"/>
      <w:szCs w:val="20"/>
    </w:rPr>
  </w:style>
  <w:style w:type="character" w:customStyle="1" w:styleId="afffffff1">
    <w:name w:val="!!!ТС ТабНаим. Знак"/>
    <w:basedOn w:val="a5"/>
    <w:link w:val="afffffff0"/>
    <w:rsid w:val="005E0C99"/>
    <w:rPr>
      <w:rFonts w:ascii="Times New Roman" w:eastAsiaTheme="minorHAnsi" w:hAnsi="Times New Roman"/>
      <w:lang w:eastAsia="en-US"/>
    </w:rPr>
  </w:style>
  <w:style w:type="paragraph" w:customStyle="1" w:styleId="afffffff2">
    <w:name w:val="!!!ТС ТабСодержание."/>
    <w:basedOn w:val="a4"/>
    <w:link w:val="afffffff3"/>
    <w:qFormat/>
    <w:rsid w:val="005E0C99"/>
    <w:pPr>
      <w:jc w:val="center"/>
    </w:pPr>
    <w:rPr>
      <w:sz w:val="20"/>
      <w:szCs w:val="20"/>
    </w:rPr>
  </w:style>
  <w:style w:type="character" w:customStyle="1" w:styleId="afffffff3">
    <w:name w:val="!!!ТС ТабСодержание. Знак"/>
    <w:basedOn w:val="a5"/>
    <w:link w:val="afffffff2"/>
    <w:rsid w:val="005E0C99"/>
    <w:rPr>
      <w:rFonts w:ascii="Times New Roman" w:hAnsi="Times New Roman"/>
      <w:lang w:eastAsia="en-US"/>
    </w:rPr>
  </w:style>
  <w:style w:type="paragraph" w:customStyle="1" w:styleId="afffffff4">
    <w:name w:val="!!!ТС Ссылка"/>
    <w:basedOn w:val="afff9"/>
    <w:link w:val="afffffff5"/>
    <w:qFormat/>
    <w:rsid w:val="005E0C99"/>
    <w:pPr>
      <w:jc w:val="left"/>
    </w:pPr>
    <w:rPr>
      <w:rFonts w:eastAsiaTheme="minorHAnsi"/>
    </w:rPr>
  </w:style>
  <w:style w:type="character" w:customStyle="1" w:styleId="afffffff5">
    <w:name w:val="!!!ТС Ссылка Знак"/>
    <w:basedOn w:val="afffa"/>
    <w:link w:val="afffffff4"/>
    <w:rsid w:val="005E0C99"/>
    <w:rPr>
      <w:rFonts w:ascii="Times New Roman" w:eastAsiaTheme="minorHAnsi" w:hAnsi="Times New Roman"/>
      <w:lang w:eastAsia="en-US"/>
    </w:rPr>
  </w:style>
  <w:style w:type="paragraph" w:customStyle="1" w:styleId="afffffff6">
    <w:name w:val="!!!ТС Перечнь таблиц"/>
    <w:basedOn w:val="afffff5"/>
    <w:link w:val="afffffff7"/>
    <w:qFormat/>
    <w:rsid w:val="005E0C99"/>
    <w:pPr>
      <w:tabs>
        <w:tab w:val="right" w:leader="dot" w:pos="9344"/>
      </w:tabs>
      <w:spacing w:line="259" w:lineRule="auto"/>
    </w:pPr>
    <w:rPr>
      <w:rFonts w:ascii="Times New Roman" w:eastAsiaTheme="minorHAnsi" w:hAnsi="Times New Roman"/>
      <w:sz w:val="28"/>
      <w:szCs w:val="28"/>
    </w:rPr>
  </w:style>
  <w:style w:type="character" w:customStyle="1" w:styleId="afffffff7">
    <w:name w:val="!!!ТС Перечнь таблиц Знак"/>
    <w:basedOn w:val="a5"/>
    <w:link w:val="afffffff6"/>
    <w:rsid w:val="005E0C99"/>
    <w:rPr>
      <w:rFonts w:ascii="Times New Roman" w:eastAsiaTheme="minorHAnsi" w:hAnsi="Times New Roman"/>
      <w:sz w:val="28"/>
      <w:szCs w:val="28"/>
    </w:rPr>
  </w:style>
  <w:style w:type="paragraph" w:customStyle="1" w:styleId="313">
    <w:name w:val="Заголовок 31"/>
    <w:basedOn w:val="a4"/>
    <w:next w:val="a4"/>
    <w:uiPriority w:val="9"/>
    <w:semiHidden/>
    <w:unhideWhenUsed/>
    <w:qFormat/>
    <w:rsid w:val="005E0C99"/>
    <w:pPr>
      <w:keepNext/>
      <w:tabs>
        <w:tab w:val="num" w:pos="2160"/>
      </w:tabs>
      <w:spacing w:before="240" w:after="60"/>
      <w:ind w:left="2160" w:hanging="720"/>
      <w:jc w:val="left"/>
      <w:outlineLvl w:val="2"/>
    </w:pPr>
    <w:rPr>
      <w:rFonts w:ascii="Cambria" w:eastAsia="Times New Roman" w:hAnsi="Cambria"/>
      <w:b/>
      <w:bCs/>
      <w:sz w:val="26"/>
      <w:szCs w:val="26"/>
      <w:lang w:val="en-US"/>
    </w:rPr>
  </w:style>
  <w:style w:type="paragraph" w:customStyle="1" w:styleId="414">
    <w:name w:val="Заголовок 41"/>
    <w:basedOn w:val="a4"/>
    <w:next w:val="a4"/>
    <w:uiPriority w:val="9"/>
    <w:semiHidden/>
    <w:unhideWhenUsed/>
    <w:qFormat/>
    <w:rsid w:val="005E0C99"/>
    <w:pPr>
      <w:keepNext/>
      <w:tabs>
        <w:tab w:val="num" w:pos="2880"/>
      </w:tabs>
      <w:spacing w:before="240" w:after="60"/>
      <w:ind w:left="2880" w:hanging="720"/>
      <w:jc w:val="left"/>
      <w:outlineLvl w:val="3"/>
    </w:pPr>
    <w:rPr>
      <w:rFonts w:asciiTheme="minorHAnsi" w:eastAsia="Times New Roman" w:hAnsiTheme="minorHAnsi" w:cstheme="minorBidi"/>
      <w:b/>
      <w:bCs/>
      <w:sz w:val="28"/>
      <w:szCs w:val="28"/>
      <w:lang w:val="en-US"/>
    </w:rPr>
  </w:style>
  <w:style w:type="paragraph" w:customStyle="1" w:styleId="513">
    <w:name w:val="Заголовок 51"/>
    <w:basedOn w:val="a4"/>
    <w:next w:val="a4"/>
    <w:uiPriority w:val="9"/>
    <w:semiHidden/>
    <w:unhideWhenUsed/>
    <w:qFormat/>
    <w:rsid w:val="005E0C99"/>
    <w:pPr>
      <w:tabs>
        <w:tab w:val="num" w:pos="3600"/>
      </w:tabs>
      <w:spacing w:before="240" w:after="60"/>
      <w:ind w:left="3600" w:hanging="720"/>
      <w:jc w:val="left"/>
      <w:outlineLvl w:val="4"/>
    </w:pPr>
    <w:rPr>
      <w:rFonts w:asciiTheme="minorHAnsi" w:eastAsia="Times New Roman" w:hAnsiTheme="minorHAnsi" w:cstheme="minorBidi"/>
      <w:b/>
      <w:bCs/>
      <w:i/>
      <w:iCs/>
      <w:sz w:val="26"/>
      <w:szCs w:val="26"/>
      <w:lang w:val="en-US"/>
    </w:rPr>
  </w:style>
  <w:style w:type="paragraph" w:customStyle="1" w:styleId="711">
    <w:name w:val="Заголовок 71"/>
    <w:basedOn w:val="a4"/>
    <w:next w:val="a4"/>
    <w:uiPriority w:val="9"/>
    <w:semiHidden/>
    <w:unhideWhenUsed/>
    <w:qFormat/>
    <w:rsid w:val="005E0C99"/>
    <w:pPr>
      <w:tabs>
        <w:tab w:val="num" w:pos="5040"/>
      </w:tabs>
      <w:spacing w:before="240" w:after="60"/>
      <w:ind w:left="5040" w:hanging="720"/>
      <w:jc w:val="left"/>
      <w:outlineLvl w:val="6"/>
    </w:pPr>
    <w:rPr>
      <w:rFonts w:asciiTheme="minorHAnsi" w:eastAsia="Times New Roman" w:hAnsiTheme="minorHAnsi" w:cstheme="minorBidi"/>
      <w:szCs w:val="24"/>
      <w:lang w:val="en-US"/>
    </w:rPr>
  </w:style>
  <w:style w:type="paragraph" w:customStyle="1" w:styleId="811">
    <w:name w:val="Заголовок 81"/>
    <w:basedOn w:val="a4"/>
    <w:next w:val="a4"/>
    <w:uiPriority w:val="9"/>
    <w:semiHidden/>
    <w:unhideWhenUsed/>
    <w:qFormat/>
    <w:rsid w:val="005E0C99"/>
    <w:pPr>
      <w:tabs>
        <w:tab w:val="num" w:pos="5760"/>
      </w:tabs>
      <w:spacing w:before="240" w:after="60"/>
      <w:ind w:left="5760" w:hanging="720"/>
      <w:jc w:val="left"/>
      <w:outlineLvl w:val="7"/>
    </w:pPr>
    <w:rPr>
      <w:rFonts w:asciiTheme="minorHAnsi" w:eastAsia="Times New Roman" w:hAnsiTheme="minorHAnsi" w:cstheme="minorBidi"/>
      <w:i/>
      <w:iCs/>
      <w:szCs w:val="24"/>
      <w:lang w:val="en-US"/>
    </w:rPr>
  </w:style>
  <w:style w:type="paragraph" w:customStyle="1" w:styleId="911">
    <w:name w:val="Заголовок 91"/>
    <w:basedOn w:val="a4"/>
    <w:next w:val="a4"/>
    <w:uiPriority w:val="9"/>
    <w:semiHidden/>
    <w:unhideWhenUsed/>
    <w:qFormat/>
    <w:rsid w:val="005E0C99"/>
    <w:pPr>
      <w:tabs>
        <w:tab w:val="num" w:pos="6480"/>
      </w:tabs>
      <w:spacing w:before="240" w:after="60"/>
      <w:ind w:left="6480" w:hanging="720"/>
      <w:jc w:val="left"/>
      <w:outlineLvl w:val="8"/>
    </w:pPr>
    <w:rPr>
      <w:rFonts w:ascii="Cambria" w:eastAsia="Times New Roman" w:hAnsi="Cambria"/>
      <w:sz w:val="22"/>
      <w:lang w:val="en-US"/>
    </w:rPr>
  </w:style>
  <w:style w:type="paragraph" w:customStyle="1" w:styleId="118">
    <w:name w:val="!!!ТС1.1новый"/>
    <w:basedOn w:val="1ff1"/>
    <w:link w:val="119"/>
    <w:qFormat/>
    <w:rsid w:val="005E0C99"/>
    <w:pPr>
      <w:ind w:firstLine="709"/>
    </w:pPr>
  </w:style>
  <w:style w:type="character" w:customStyle="1" w:styleId="119">
    <w:name w:val="!!!ТС1.1новый Знак"/>
    <w:basedOn w:val="1ff2"/>
    <w:link w:val="118"/>
    <w:rsid w:val="005E0C99"/>
    <w:rPr>
      <w:rFonts w:ascii="Times New Roman" w:hAnsi="Times New Roman"/>
      <w:b/>
      <w:bCs/>
      <w:caps/>
      <w:color w:val="000000"/>
      <w:sz w:val="28"/>
      <w:szCs w:val="18"/>
      <w:lang w:eastAsia="en-US"/>
    </w:rPr>
  </w:style>
  <w:style w:type="paragraph" w:customStyle="1" w:styleId="afffffff8">
    <w:name w:val="! Основной текст"/>
    <w:basedOn w:val="a4"/>
    <w:link w:val="afffffff9"/>
    <w:qFormat/>
    <w:rsid w:val="005E0C99"/>
    <w:pPr>
      <w:spacing w:line="360" w:lineRule="auto"/>
      <w:ind w:firstLine="709"/>
    </w:pPr>
    <w:rPr>
      <w:rFonts w:eastAsiaTheme="minorHAnsi"/>
      <w:sz w:val="28"/>
      <w:szCs w:val="28"/>
    </w:rPr>
  </w:style>
  <w:style w:type="character" w:customStyle="1" w:styleId="afffffff9">
    <w:name w:val="! Основной текст Знак"/>
    <w:basedOn w:val="a5"/>
    <w:link w:val="afffffff8"/>
    <w:rsid w:val="005E0C99"/>
    <w:rPr>
      <w:rFonts w:ascii="Times New Roman" w:eastAsiaTheme="minorHAnsi" w:hAnsi="Times New Roman"/>
      <w:sz w:val="28"/>
      <w:szCs w:val="28"/>
      <w:lang w:eastAsia="en-US"/>
    </w:rPr>
  </w:style>
  <w:style w:type="paragraph" w:customStyle="1" w:styleId="11a">
    <w:name w:val="!!!ВС 1.1."/>
    <w:basedOn w:val="a4"/>
    <w:link w:val="11b"/>
    <w:qFormat/>
    <w:rsid w:val="005E0C99"/>
    <w:pPr>
      <w:tabs>
        <w:tab w:val="left" w:pos="9923"/>
      </w:tabs>
      <w:ind w:firstLine="851"/>
      <w:jc w:val="left"/>
    </w:pPr>
    <w:rPr>
      <w:b/>
      <w:sz w:val="28"/>
      <w:szCs w:val="28"/>
    </w:rPr>
  </w:style>
  <w:style w:type="character" w:customStyle="1" w:styleId="11b">
    <w:name w:val="!!!ВС 1.1. Знак"/>
    <w:basedOn w:val="a5"/>
    <w:link w:val="11a"/>
    <w:rsid w:val="005E0C99"/>
    <w:rPr>
      <w:rFonts w:ascii="Times New Roman" w:hAnsi="Times New Roman"/>
      <w:b/>
      <w:sz w:val="28"/>
      <w:szCs w:val="28"/>
      <w:lang w:eastAsia="en-US"/>
    </w:rPr>
  </w:style>
  <w:style w:type="paragraph" w:customStyle="1" w:styleId="afffffffa">
    <w:name w:val="!!!ВС Текст"/>
    <w:basedOn w:val="a4"/>
    <w:link w:val="afffffffb"/>
    <w:qFormat/>
    <w:rsid w:val="005E0C99"/>
    <w:pPr>
      <w:spacing w:after="120" w:line="360" w:lineRule="auto"/>
      <w:ind w:right="170" w:firstLine="567"/>
    </w:pPr>
    <w:rPr>
      <w:rFonts w:eastAsiaTheme="minorHAnsi"/>
      <w:sz w:val="28"/>
    </w:rPr>
  </w:style>
  <w:style w:type="character" w:customStyle="1" w:styleId="afffffffb">
    <w:name w:val="!!!ВС Текст Знак"/>
    <w:basedOn w:val="a5"/>
    <w:link w:val="afffffffa"/>
    <w:rsid w:val="005E0C99"/>
    <w:rPr>
      <w:rFonts w:ascii="Times New Roman" w:eastAsiaTheme="minorHAnsi" w:hAnsi="Times New Roman"/>
      <w:sz w:val="28"/>
      <w:szCs w:val="22"/>
      <w:lang w:eastAsia="en-US"/>
    </w:rPr>
  </w:style>
  <w:style w:type="paragraph" w:customStyle="1" w:styleId="1-">
    <w:name w:val="!!!ВС Перечнь 1-ый"/>
    <w:basedOn w:val="a0"/>
    <w:link w:val="1-0"/>
    <w:qFormat/>
    <w:rsid w:val="005E0C99"/>
    <w:pPr>
      <w:numPr>
        <w:numId w:val="0"/>
      </w:numPr>
      <w:ind w:firstLine="851"/>
    </w:pPr>
    <w:rPr>
      <w:bCs/>
      <w:szCs w:val="28"/>
      <w:u w:val="single"/>
      <w:lang w:bidi="ru-RU"/>
    </w:rPr>
  </w:style>
  <w:style w:type="character" w:customStyle="1" w:styleId="1-0">
    <w:name w:val="!!!ВС Перечнь 1-ый Знак"/>
    <w:basedOn w:val="affffffb"/>
    <w:link w:val="1-"/>
    <w:rsid w:val="005E0C99"/>
    <w:rPr>
      <w:rFonts w:ascii="Times New Roman" w:eastAsiaTheme="minorHAnsi" w:hAnsi="Times New Roman"/>
      <w:bCs/>
      <w:sz w:val="28"/>
      <w:szCs w:val="28"/>
      <w:u w:val="single"/>
      <w:lang w:eastAsia="en-US" w:bidi="ru-RU"/>
    </w:rPr>
  </w:style>
  <w:style w:type="paragraph" w:customStyle="1" w:styleId="1115">
    <w:name w:val="!!!ВС 1.1.1."/>
    <w:basedOn w:val="a4"/>
    <w:link w:val="1116"/>
    <w:qFormat/>
    <w:rsid w:val="005E0C99"/>
    <w:pPr>
      <w:tabs>
        <w:tab w:val="left" w:pos="284"/>
        <w:tab w:val="left" w:pos="10632"/>
      </w:tabs>
      <w:ind w:firstLine="851"/>
    </w:pPr>
    <w:rPr>
      <w:b/>
      <w:sz w:val="28"/>
      <w:szCs w:val="28"/>
    </w:rPr>
  </w:style>
  <w:style w:type="character" w:customStyle="1" w:styleId="1116">
    <w:name w:val="!!!ВС 1.1.1. Знак"/>
    <w:basedOn w:val="a5"/>
    <w:link w:val="1115"/>
    <w:rsid w:val="005E0C99"/>
    <w:rPr>
      <w:rFonts w:ascii="Times New Roman" w:hAnsi="Times New Roman"/>
      <w:b/>
      <w:sz w:val="28"/>
      <w:szCs w:val="28"/>
      <w:lang w:eastAsia="en-US"/>
    </w:rPr>
  </w:style>
  <w:style w:type="paragraph" w:customStyle="1" w:styleId="afffffffc">
    <w:name w:val="МГП Обычный"/>
    <w:basedOn w:val="a4"/>
    <w:link w:val="afffffffd"/>
    <w:qFormat/>
    <w:rsid w:val="005E0C99"/>
    <w:pPr>
      <w:ind w:left="113" w:firstLine="851"/>
    </w:pPr>
    <w:rPr>
      <w:rFonts w:eastAsia="Times New Roman"/>
      <w:color w:val="000000"/>
      <w:sz w:val="28"/>
      <w:szCs w:val="28"/>
      <w:lang w:eastAsia="ru-RU"/>
    </w:rPr>
  </w:style>
  <w:style w:type="character" w:customStyle="1" w:styleId="afffffffd">
    <w:name w:val="МГП Обычный Знак"/>
    <w:basedOn w:val="a5"/>
    <w:link w:val="afffffffc"/>
    <w:rsid w:val="005E0C99"/>
    <w:rPr>
      <w:rFonts w:ascii="Times New Roman" w:eastAsia="Times New Roman" w:hAnsi="Times New Roman"/>
      <w:color w:val="000000"/>
      <w:sz w:val="28"/>
      <w:szCs w:val="28"/>
    </w:rPr>
  </w:style>
  <w:style w:type="paragraph" w:customStyle="1" w:styleId="msonormal0">
    <w:name w:val="msonormal"/>
    <w:basedOn w:val="a4"/>
    <w:rsid w:val="00C807FD"/>
    <w:pPr>
      <w:spacing w:before="100" w:beforeAutospacing="1" w:after="100" w:afterAutospacing="1"/>
      <w:jc w:val="left"/>
    </w:pPr>
    <w:rPr>
      <w:rFonts w:eastAsia="Times New Roman"/>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semiHidden="0" w:uiPriority="9" w:unhideWhenUsed="0" w:qFormat="1"/>
    <w:lsdException w:name="heading 3" w:semiHidden="0" w:uiPriority="1" w:unhideWhenUsed="0" w:qFormat="1"/>
    <w:lsdException w:name="heading 4" w:semiHidden="0" w:uiPriority="1" w:unhideWhenUsed="0" w:qFormat="1"/>
    <w:lsdException w:name="heading 5" w:semiHidden="0" w:uiPriority="1" w:unhideWhenUsed="0" w:qFormat="1"/>
    <w:lsdException w:name="heading 6" w:semiHidden="0" w:uiPriority="1" w:unhideWhenUsed="0" w:qFormat="1"/>
    <w:lsdException w:name="heading 7" w:semiHidden="0" w:uiPriority="1" w:unhideWhenUsed="0" w:qFormat="1"/>
    <w:lsdException w:name="heading 8" w:semiHidden="0" w:uiPriority="1" w:unhideWhenUsed="0" w:qFormat="1"/>
    <w:lsdException w:name="heading 9" w:semiHidden="0" w:uiPriority="1" w:unhideWhenUsed="0"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lsdException w:name="toc 7" w:uiPriority="39"/>
    <w:lsdException w:name="toc 8" w:uiPriority="39"/>
    <w:lsdException w:name="toc 9" w:uiPriority="39"/>
    <w:lsdException w:name="footer" w:qFormat="1"/>
    <w:lsdException w:name="caption" w:semiHidden="0" w:uiPriority="35" w:unhideWhenUsed="0" w:qFormat="1"/>
    <w:lsdException w:name="footnote reference" w:qFormat="1"/>
    <w:lsdException w:name="List Bullet" w:uiPriority="0" w:qFormat="1"/>
    <w:lsdException w:name="List Number" w:uiPriority="0"/>
    <w:lsdException w:name="List Bullet 2" w:qFormat="1"/>
    <w:lsdException w:name="List Bullet 3" w:uiPriority="36" w:qFormat="1"/>
    <w:lsdException w:name="List Bullet 4" w:uiPriority="36" w:qFormat="1"/>
    <w:lsdException w:name="List Bullet 5" w:uiPriority="36" w:qFormat="1"/>
    <w:lsdException w:name="Title" w:semiHidden="0" w:uiPriority="1" w:unhideWhenUsed="0" w:qFormat="1"/>
    <w:lsdException w:name="Default Paragraph Font" w:uiPriority="1"/>
    <w:lsdException w:name="Body Text" w:uiPriority="1" w:qFormat="1"/>
    <w:lsdException w:name="Subtitle" w:semiHidden="0" w:uiPriority="0" w:unhideWhenUsed="0" w:qFormat="1"/>
    <w:lsdException w:name="Strong" w:semiHidden="0" w:uiPriority="22" w:unhideWhenUsed="0" w:qFormat="1"/>
    <w:lsdException w:name="Emphasis" w:semiHidden="0" w:uiPriority="20" w:unhideWhenUsed="0" w:qFormat="1"/>
    <w:lsdException w:name="Plain Text" w:uiPriority="0"/>
    <w:lsdException w:name="Normal (Web)" w:qFormat="1"/>
    <w:lsdException w:name="Outline List 2"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a4">
    <w:name w:val="Normal"/>
    <w:aliases w:val="Таблицы"/>
    <w:qFormat/>
    <w:rsid w:val="00DC1E63"/>
    <w:pPr>
      <w:jc w:val="both"/>
    </w:pPr>
    <w:rPr>
      <w:rFonts w:ascii="Times New Roman" w:hAnsi="Times New Roman"/>
      <w:sz w:val="24"/>
      <w:szCs w:val="22"/>
      <w:lang w:eastAsia="en-US"/>
    </w:rPr>
  </w:style>
  <w:style w:type="paragraph" w:styleId="1">
    <w:name w:val="heading 1"/>
    <w:aliases w:val="Пункт общий"/>
    <w:basedOn w:val="a4"/>
    <w:next w:val="a4"/>
    <w:link w:val="10"/>
    <w:uiPriority w:val="1"/>
    <w:qFormat/>
    <w:rsid w:val="00333124"/>
    <w:pPr>
      <w:keepNext/>
      <w:keepLines/>
      <w:spacing w:after="120"/>
      <w:jc w:val="center"/>
      <w:outlineLvl w:val="0"/>
    </w:pPr>
    <w:rPr>
      <w:rFonts w:eastAsia="Times New Roman"/>
      <w:b/>
      <w:bCs/>
      <w:caps/>
      <w:szCs w:val="28"/>
    </w:rPr>
  </w:style>
  <w:style w:type="paragraph" w:styleId="21">
    <w:name w:val="heading 2"/>
    <w:basedOn w:val="a4"/>
    <w:next w:val="a4"/>
    <w:link w:val="22"/>
    <w:uiPriority w:val="9"/>
    <w:qFormat/>
    <w:rsid w:val="00A96857"/>
    <w:pPr>
      <w:keepNext/>
      <w:keepLines/>
      <w:spacing w:before="240" w:line="276" w:lineRule="auto"/>
      <w:ind w:firstLine="709"/>
      <w:outlineLvl w:val="1"/>
    </w:pPr>
    <w:rPr>
      <w:rFonts w:eastAsia="Times New Roman"/>
      <w:b/>
      <w:bCs/>
      <w:szCs w:val="26"/>
    </w:rPr>
  </w:style>
  <w:style w:type="paragraph" w:styleId="30">
    <w:name w:val="heading 3"/>
    <w:basedOn w:val="a4"/>
    <w:next w:val="a4"/>
    <w:link w:val="31"/>
    <w:uiPriority w:val="1"/>
    <w:qFormat/>
    <w:rsid w:val="00FD4A65"/>
    <w:pPr>
      <w:keepNext/>
      <w:spacing w:before="60" w:line="276" w:lineRule="auto"/>
      <w:ind w:firstLine="567"/>
      <w:outlineLvl w:val="2"/>
    </w:pPr>
    <w:rPr>
      <w:rFonts w:eastAsia="Times New Roman"/>
      <w:b/>
      <w:bCs/>
      <w:szCs w:val="26"/>
    </w:rPr>
  </w:style>
  <w:style w:type="paragraph" w:styleId="40">
    <w:name w:val="heading 4"/>
    <w:aliases w:val="Таб"/>
    <w:basedOn w:val="a4"/>
    <w:next w:val="a4"/>
    <w:link w:val="41"/>
    <w:uiPriority w:val="1"/>
    <w:qFormat/>
    <w:rsid w:val="00085B38"/>
    <w:pPr>
      <w:keepNext/>
      <w:spacing w:before="240" w:after="60"/>
      <w:outlineLvl w:val="3"/>
    </w:pPr>
    <w:rPr>
      <w:rFonts w:ascii="Calibri" w:eastAsia="Times New Roman" w:hAnsi="Calibri"/>
      <w:b/>
      <w:bCs/>
      <w:sz w:val="28"/>
      <w:szCs w:val="28"/>
    </w:rPr>
  </w:style>
  <w:style w:type="paragraph" w:styleId="50">
    <w:name w:val="heading 5"/>
    <w:basedOn w:val="a4"/>
    <w:next w:val="a4"/>
    <w:link w:val="51"/>
    <w:uiPriority w:val="1"/>
    <w:qFormat/>
    <w:rsid w:val="00C729A4"/>
    <w:pPr>
      <w:keepNext/>
      <w:keepLines/>
      <w:spacing w:before="200"/>
      <w:ind w:left="1008" w:hanging="1008"/>
      <w:outlineLvl w:val="4"/>
    </w:pPr>
    <w:rPr>
      <w:rFonts w:ascii="Cambria" w:eastAsia="Times New Roman" w:hAnsi="Cambria"/>
      <w:color w:val="243F60"/>
      <w:szCs w:val="24"/>
    </w:rPr>
  </w:style>
  <w:style w:type="paragraph" w:styleId="6">
    <w:name w:val="heading 6"/>
    <w:aliases w:val="Заголовок таб."/>
    <w:basedOn w:val="a4"/>
    <w:next w:val="a4"/>
    <w:link w:val="60"/>
    <w:uiPriority w:val="1"/>
    <w:qFormat/>
    <w:rsid w:val="00C729A4"/>
    <w:pPr>
      <w:keepNext/>
      <w:keepLines/>
      <w:spacing w:before="200"/>
      <w:ind w:left="1152" w:hanging="1152"/>
      <w:outlineLvl w:val="5"/>
    </w:pPr>
    <w:rPr>
      <w:rFonts w:ascii="Cambria" w:eastAsia="Times New Roman" w:hAnsi="Cambria"/>
      <w:i/>
      <w:iCs/>
      <w:color w:val="243F60"/>
      <w:szCs w:val="24"/>
    </w:rPr>
  </w:style>
  <w:style w:type="paragraph" w:styleId="7">
    <w:name w:val="heading 7"/>
    <w:basedOn w:val="a4"/>
    <w:next w:val="a4"/>
    <w:link w:val="70"/>
    <w:uiPriority w:val="1"/>
    <w:qFormat/>
    <w:rsid w:val="00E3281E"/>
    <w:pPr>
      <w:spacing w:after="120" w:line="252" w:lineRule="auto"/>
      <w:jc w:val="center"/>
      <w:outlineLvl w:val="6"/>
    </w:pPr>
    <w:rPr>
      <w:rFonts w:ascii="Cambria" w:eastAsia="Times New Roman" w:hAnsi="Cambria"/>
      <w:i/>
      <w:iCs/>
      <w:caps/>
      <w:color w:val="943634"/>
      <w:spacing w:val="10"/>
      <w:sz w:val="20"/>
      <w:szCs w:val="20"/>
      <w:lang w:val="en-US"/>
    </w:rPr>
  </w:style>
  <w:style w:type="paragraph" w:styleId="8">
    <w:name w:val="heading 8"/>
    <w:aliases w:val="ОС8"/>
    <w:basedOn w:val="a4"/>
    <w:next w:val="a4"/>
    <w:link w:val="80"/>
    <w:uiPriority w:val="1"/>
    <w:qFormat/>
    <w:rsid w:val="00C729A4"/>
    <w:pPr>
      <w:keepNext/>
      <w:keepLines/>
      <w:spacing w:before="200"/>
      <w:ind w:left="1440" w:hanging="1440"/>
      <w:outlineLvl w:val="7"/>
    </w:pPr>
    <w:rPr>
      <w:rFonts w:ascii="Cambria" w:eastAsia="Times New Roman" w:hAnsi="Cambria"/>
      <w:color w:val="404040"/>
      <w:sz w:val="20"/>
      <w:szCs w:val="20"/>
    </w:rPr>
  </w:style>
  <w:style w:type="paragraph" w:styleId="9">
    <w:name w:val="heading 9"/>
    <w:aliases w:val="ОС9"/>
    <w:basedOn w:val="a4"/>
    <w:next w:val="a4"/>
    <w:link w:val="90"/>
    <w:uiPriority w:val="1"/>
    <w:qFormat/>
    <w:rsid w:val="00C729A4"/>
    <w:pPr>
      <w:keepNext/>
      <w:keepLines/>
      <w:spacing w:before="200"/>
      <w:ind w:left="1584" w:hanging="1584"/>
      <w:outlineLvl w:val="8"/>
    </w:pPr>
    <w:rPr>
      <w:rFonts w:ascii="Cambria" w:eastAsia="Times New Roman" w:hAnsi="Cambria"/>
      <w:i/>
      <w:iCs/>
      <w:color w:val="404040"/>
      <w:sz w:val="20"/>
      <w:szCs w:val="20"/>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character" w:customStyle="1" w:styleId="10">
    <w:name w:val="Заголовок 1 Знак"/>
    <w:aliases w:val="Пункт общий Знак"/>
    <w:link w:val="1"/>
    <w:uiPriority w:val="1"/>
    <w:qFormat/>
    <w:rsid w:val="00333124"/>
    <w:rPr>
      <w:rFonts w:ascii="Times New Roman" w:eastAsia="Times New Roman" w:hAnsi="Times New Roman"/>
      <w:b/>
      <w:bCs/>
      <w:caps/>
      <w:sz w:val="24"/>
      <w:szCs w:val="28"/>
      <w:lang w:eastAsia="en-US"/>
    </w:rPr>
  </w:style>
  <w:style w:type="character" w:customStyle="1" w:styleId="22">
    <w:name w:val="Заголовок 2 Знак"/>
    <w:link w:val="21"/>
    <w:uiPriority w:val="9"/>
    <w:rsid w:val="00A96857"/>
    <w:rPr>
      <w:rFonts w:ascii="Times New Roman" w:eastAsia="Times New Roman" w:hAnsi="Times New Roman"/>
      <w:b/>
      <w:bCs/>
      <w:sz w:val="24"/>
      <w:szCs w:val="26"/>
      <w:lang w:eastAsia="en-US"/>
    </w:rPr>
  </w:style>
  <w:style w:type="character" w:customStyle="1" w:styleId="70">
    <w:name w:val="Заголовок 7 Знак"/>
    <w:link w:val="7"/>
    <w:uiPriority w:val="1"/>
    <w:rsid w:val="00E3281E"/>
    <w:rPr>
      <w:rFonts w:ascii="Cambria" w:eastAsia="Times New Roman" w:hAnsi="Cambria" w:cs="Times New Roman"/>
      <w:i/>
      <w:iCs/>
      <w:caps/>
      <w:color w:val="943634"/>
      <w:spacing w:val="10"/>
      <w:lang w:val="en-US"/>
    </w:rPr>
  </w:style>
  <w:style w:type="paragraph" w:customStyle="1" w:styleId="a8">
    <w:name w:val="Раздел"/>
    <w:basedOn w:val="a4"/>
    <w:link w:val="a9"/>
    <w:qFormat/>
    <w:rsid w:val="00E3281E"/>
    <w:pPr>
      <w:jc w:val="center"/>
    </w:pPr>
    <w:rPr>
      <w:b/>
      <w:szCs w:val="24"/>
    </w:rPr>
  </w:style>
  <w:style w:type="character" w:customStyle="1" w:styleId="a9">
    <w:name w:val="Раздел Знак"/>
    <w:link w:val="a8"/>
    <w:locked/>
    <w:rsid w:val="00E3281E"/>
    <w:rPr>
      <w:rFonts w:ascii="Times New Roman" w:eastAsia="Calibri" w:hAnsi="Times New Roman" w:cs="Times New Roman"/>
      <w:b/>
      <w:sz w:val="24"/>
      <w:szCs w:val="24"/>
    </w:rPr>
  </w:style>
  <w:style w:type="paragraph" w:customStyle="1" w:styleId="aa">
    <w:name w:val="Глава"/>
    <w:basedOn w:val="ab"/>
    <w:link w:val="ac"/>
    <w:uiPriority w:val="99"/>
    <w:qFormat/>
    <w:rsid w:val="00E3281E"/>
    <w:pPr>
      <w:ind w:right="-21"/>
    </w:pPr>
    <w:rPr>
      <w:b/>
      <w:szCs w:val="24"/>
    </w:rPr>
  </w:style>
  <w:style w:type="character" w:customStyle="1" w:styleId="ac">
    <w:name w:val="Глава Знак"/>
    <w:link w:val="aa"/>
    <w:uiPriority w:val="99"/>
    <w:locked/>
    <w:rsid w:val="00E3281E"/>
    <w:rPr>
      <w:rFonts w:ascii="Times New Roman" w:eastAsia="Calibri" w:hAnsi="Times New Roman" w:cs="Times New Roman"/>
      <w:b/>
      <w:sz w:val="24"/>
      <w:szCs w:val="24"/>
    </w:rPr>
  </w:style>
  <w:style w:type="paragraph" w:styleId="ab">
    <w:name w:val="List Paragraph"/>
    <w:aliases w:val="Варианты ответов,Абзац списка основной,List Paragraph2,ПАРАГРАФ,Нумерация,список 1,СПИСКИ,маркированный,List Paragraph,it_List1,Ненумерованный список,основной диплом,Введение,3_Абзац списка,Таблица,Заголовок7"/>
    <w:basedOn w:val="a4"/>
    <w:link w:val="ad"/>
    <w:uiPriority w:val="1"/>
    <w:qFormat/>
    <w:rsid w:val="00944E77"/>
    <w:pPr>
      <w:contextualSpacing/>
    </w:pPr>
    <w:rPr>
      <w:szCs w:val="20"/>
    </w:rPr>
  </w:style>
  <w:style w:type="character" w:styleId="ae">
    <w:name w:val="Strong"/>
    <w:aliases w:val="Оглавление_1"/>
    <w:uiPriority w:val="22"/>
    <w:qFormat/>
    <w:rsid w:val="00E3281E"/>
    <w:rPr>
      <w:rFonts w:cs="Times New Roman"/>
      <w:b/>
      <w:bCs/>
    </w:rPr>
  </w:style>
  <w:style w:type="paragraph" w:styleId="23">
    <w:name w:val="toc 2"/>
    <w:basedOn w:val="a4"/>
    <w:next w:val="a4"/>
    <w:uiPriority w:val="39"/>
    <w:qFormat/>
    <w:rsid w:val="00ED36C4"/>
    <w:pPr>
      <w:tabs>
        <w:tab w:val="right" w:leader="dot" w:pos="9911"/>
      </w:tabs>
      <w:suppressAutoHyphens/>
      <w:spacing w:line="276" w:lineRule="auto"/>
      <w:ind w:firstLine="624"/>
    </w:pPr>
    <w:rPr>
      <w:szCs w:val="24"/>
      <w:lang w:eastAsia="ar-SA"/>
    </w:rPr>
  </w:style>
  <w:style w:type="paragraph" w:styleId="af">
    <w:name w:val="Normal (Web)"/>
    <w:aliases w:val="Знак2 Знак,Знак2 Знак1,Обычный (веб) Знак Знак1,Знак2 Знак Знак,Обычный (веб) Знак Знак Знак,Знак2 Знак2 Знак Знак,Обычный (веб) Знак1 Знак Знак Знак,Знак2 Знак Знак Знак Знак,Знак2 Знак1 Знак1 Знак Знак, Знак Знак4,Знак Знак4, Знак1"/>
    <w:basedOn w:val="a4"/>
    <w:link w:val="af0"/>
    <w:uiPriority w:val="99"/>
    <w:qFormat/>
    <w:rsid w:val="00E3281E"/>
    <w:pPr>
      <w:suppressAutoHyphens/>
      <w:spacing w:before="280" w:after="280"/>
      <w:jc w:val="center"/>
    </w:pPr>
    <w:rPr>
      <w:rFonts w:eastAsia="Times New Roman"/>
      <w:szCs w:val="24"/>
      <w:lang w:eastAsia="ar-SA"/>
    </w:rPr>
  </w:style>
  <w:style w:type="paragraph" w:customStyle="1" w:styleId="af1">
    <w:name w:val="ОснТекст"/>
    <w:basedOn w:val="a4"/>
    <w:link w:val="af2"/>
    <w:qFormat/>
    <w:rsid w:val="00E3281E"/>
    <w:pPr>
      <w:suppressAutoHyphens/>
      <w:ind w:firstLine="540"/>
    </w:pPr>
    <w:rPr>
      <w:szCs w:val="24"/>
      <w:lang w:eastAsia="ar-SA"/>
    </w:rPr>
  </w:style>
  <w:style w:type="paragraph" w:styleId="af3">
    <w:name w:val="Title"/>
    <w:aliases w:val="Рис."/>
    <w:basedOn w:val="a4"/>
    <w:next w:val="a4"/>
    <w:link w:val="af4"/>
    <w:uiPriority w:val="1"/>
    <w:qFormat/>
    <w:rsid w:val="00E3281E"/>
    <w:pPr>
      <w:spacing w:before="240" w:after="60"/>
      <w:jc w:val="center"/>
      <w:outlineLvl w:val="0"/>
    </w:pPr>
    <w:rPr>
      <w:rFonts w:ascii="Cambria" w:eastAsia="Times New Roman" w:hAnsi="Cambria"/>
      <w:b/>
      <w:bCs/>
      <w:kern w:val="28"/>
      <w:sz w:val="32"/>
      <w:szCs w:val="32"/>
    </w:rPr>
  </w:style>
  <w:style w:type="character" w:customStyle="1" w:styleId="af4">
    <w:name w:val="Название Знак"/>
    <w:aliases w:val="Рис. Знак"/>
    <w:link w:val="af3"/>
    <w:uiPriority w:val="1"/>
    <w:rsid w:val="00E3281E"/>
    <w:rPr>
      <w:rFonts w:ascii="Cambria" w:eastAsia="Times New Roman" w:hAnsi="Cambria" w:cs="Times New Roman"/>
      <w:b/>
      <w:bCs/>
      <w:kern w:val="28"/>
      <w:sz w:val="32"/>
      <w:szCs w:val="32"/>
    </w:rPr>
  </w:style>
  <w:style w:type="character" w:customStyle="1" w:styleId="ad">
    <w:name w:val="Абзац списка Знак"/>
    <w:aliases w:val="Варианты ответов Знак,Абзац списка основной Знак,List Paragraph2 Знак,ПАРАГРАФ Знак,Нумерация Знак,список 1 Знак,СПИСКИ Знак,маркированный Знак,List Paragraph Знак,it_List1 Знак,Ненумерованный список Знак,основной диплом Знак"/>
    <w:link w:val="ab"/>
    <w:uiPriority w:val="1"/>
    <w:qFormat/>
    <w:locked/>
    <w:rsid w:val="00944E77"/>
    <w:rPr>
      <w:rFonts w:ascii="Times New Roman" w:hAnsi="Times New Roman"/>
      <w:sz w:val="24"/>
      <w:lang w:eastAsia="en-US"/>
    </w:rPr>
  </w:style>
  <w:style w:type="paragraph" w:styleId="af5">
    <w:name w:val="No Spacing"/>
    <w:link w:val="af6"/>
    <w:uiPriority w:val="1"/>
    <w:qFormat/>
    <w:rsid w:val="00E3281E"/>
    <w:pPr>
      <w:jc w:val="center"/>
    </w:pPr>
  </w:style>
  <w:style w:type="character" w:customStyle="1" w:styleId="docbody">
    <w:name w:val="docbody"/>
    <w:uiPriority w:val="99"/>
    <w:rsid w:val="00E3281E"/>
    <w:rPr>
      <w:rFonts w:cs="Times New Roman"/>
    </w:rPr>
  </w:style>
  <w:style w:type="character" w:customStyle="1" w:styleId="FontStyle13">
    <w:name w:val="Font Style13"/>
    <w:uiPriority w:val="99"/>
    <w:rsid w:val="00E3281E"/>
    <w:rPr>
      <w:rFonts w:ascii="Times New Roman" w:hAnsi="Times New Roman" w:cs="Times New Roman"/>
      <w:sz w:val="26"/>
      <w:szCs w:val="26"/>
    </w:rPr>
  </w:style>
  <w:style w:type="character" w:customStyle="1" w:styleId="af2">
    <w:name w:val="ОснТекст Знак"/>
    <w:link w:val="af1"/>
    <w:rsid w:val="00E3281E"/>
    <w:rPr>
      <w:rFonts w:ascii="Times New Roman" w:eastAsia="Calibri" w:hAnsi="Times New Roman" w:cs="Times New Roman"/>
      <w:sz w:val="24"/>
      <w:szCs w:val="24"/>
      <w:lang w:eastAsia="ar-SA"/>
    </w:rPr>
  </w:style>
  <w:style w:type="character" w:customStyle="1" w:styleId="af6">
    <w:name w:val="Без интервала Знак"/>
    <w:link w:val="af5"/>
    <w:uiPriority w:val="1"/>
    <w:rsid w:val="00E3281E"/>
    <w:rPr>
      <w:lang w:val="ru-RU" w:eastAsia="ru-RU" w:bidi="ar-SA"/>
    </w:rPr>
  </w:style>
  <w:style w:type="table" w:styleId="af7">
    <w:name w:val="Table Grid"/>
    <w:aliases w:val="Таблица ОРГРЭС1"/>
    <w:basedOn w:val="a6"/>
    <w:uiPriority w:val="59"/>
    <w:rsid w:val="00E3281E"/>
    <w:pPr>
      <w:jc w:val="center"/>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8">
    <w:name w:val="Body Text"/>
    <w:aliases w:val="Body Text Char"/>
    <w:basedOn w:val="a4"/>
    <w:link w:val="af9"/>
    <w:uiPriority w:val="1"/>
    <w:qFormat/>
    <w:rsid w:val="00E3281E"/>
    <w:pPr>
      <w:tabs>
        <w:tab w:val="left" w:pos="0"/>
      </w:tabs>
      <w:jc w:val="center"/>
    </w:pPr>
    <w:rPr>
      <w:rFonts w:eastAsia="Times New Roman"/>
      <w:b/>
      <w:bCs/>
      <w:sz w:val="28"/>
      <w:szCs w:val="24"/>
      <w:lang w:eastAsia="ru-RU"/>
    </w:rPr>
  </w:style>
  <w:style w:type="character" w:customStyle="1" w:styleId="af9">
    <w:name w:val="Основной текст Знак"/>
    <w:aliases w:val="Body Text Char Знак"/>
    <w:link w:val="af8"/>
    <w:uiPriority w:val="1"/>
    <w:rsid w:val="00E3281E"/>
    <w:rPr>
      <w:rFonts w:ascii="Times New Roman" w:eastAsia="Times New Roman" w:hAnsi="Times New Roman" w:cs="Times New Roman"/>
      <w:b/>
      <w:bCs/>
      <w:sz w:val="28"/>
      <w:szCs w:val="24"/>
      <w:lang w:eastAsia="ru-RU"/>
    </w:rPr>
  </w:style>
  <w:style w:type="paragraph" w:customStyle="1" w:styleId="ConsPlusNormal">
    <w:name w:val="ConsPlusNormal"/>
    <w:rsid w:val="00E3281E"/>
    <w:pPr>
      <w:widowControl w:val="0"/>
      <w:autoSpaceDE w:val="0"/>
      <w:autoSpaceDN w:val="0"/>
      <w:adjustRightInd w:val="0"/>
      <w:ind w:firstLine="720"/>
    </w:pPr>
    <w:rPr>
      <w:rFonts w:ascii="Arial" w:eastAsia="Times New Roman" w:hAnsi="Arial" w:cs="Arial"/>
    </w:rPr>
  </w:style>
  <w:style w:type="paragraph" w:customStyle="1" w:styleId="13">
    <w:name w:val="стиль13"/>
    <w:basedOn w:val="a4"/>
    <w:rsid w:val="00E3281E"/>
    <w:pPr>
      <w:spacing w:before="100" w:beforeAutospacing="1" w:after="100" w:afterAutospacing="1"/>
    </w:pPr>
    <w:rPr>
      <w:rFonts w:eastAsia="Times New Roman"/>
      <w:szCs w:val="24"/>
      <w:lang w:eastAsia="ru-RU"/>
    </w:rPr>
  </w:style>
  <w:style w:type="paragraph" w:styleId="afa">
    <w:name w:val="Balloon Text"/>
    <w:basedOn w:val="a4"/>
    <w:link w:val="afb"/>
    <w:uiPriority w:val="99"/>
    <w:unhideWhenUsed/>
    <w:rsid w:val="00E3281E"/>
    <w:rPr>
      <w:rFonts w:ascii="Tahoma" w:hAnsi="Tahoma"/>
      <w:sz w:val="16"/>
      <w:szCs w:val="16"/>
    </w:rPr>
  </w:style>
  <w:style w:type="character" w:customStyle="1" w:styleId="afb">
    <w:name w:val="Текст выноски Знак"/>
    <w:link w:val="afa"/>
    <w:uiPriority w:val="99"/>
    <w:rsid w:val="00E3281E"/>
    <w:rPr>
      <w:rFonts w:ascii="Tahoma" w:eastAsia="Calibri" w:hAnsi="Tahoma" w:cs="Tahoma"/>
      <w:sz w:val="16"/>
      <w:szCs w:val="16"/>
    </w:rPr>
  </w:style>
  <w:style w:type="character" w:customStyle="1" w:styleId="apple-converted-space">
    <w:name w:val="apple-converted-space"/>
    <w:rsid w:val="00E3281E"/>
  </w:style>
  <w:style w:type="paragraph" w:customStyle="1" w:styleId="11">
    <w:name w:val="Абзац списка1"/>
    <w:basedOn w:val="a4"/>
    <w:link w:val="ListParagraphChar1"/>
    <w:rsid w:val="00E3281E"/>
    <w:pPr>
      <w:ind w:left="720"/>
      <w:contextualSpacing/>
      <w:jc w:val="center"/>
    </w:pPr>
    <w:rPr>
      <w:rFonts w:ascii="Calibri" w:eastAsia="Times New Roman" w:hAnsi="Calibri"/>
      <w:sz w:val="20"/>
      <w:szCs w:val="20"/>
    </w:rPr>
  </w:style>
  <w:style w:type="character" w:customStyle="1" w:styleId="ListParagraphChar1">
    <w:name w:val="List Paragraph Char1"/>
    <w:link w:val="11"/>
    <w:locked/>
    <w:rsid w:val="00E3281E"/>
    <w:rPr>
      <w:rFonts w:ascii="Calibri" w:eastAsia="Times New Roman" w:hAnsi="Calibri" w:cs="Times New Roman"/>
    </w:rPr>
  </w:style>
  <w:style w:type="paragraph" w:customStyle="1" w:styleId="afc">
    <w:name w:val="ТАБЛИЦЫ"/>
    <w:basedOn w:val="af5"/>
    <w:link w:val="afd"/>
    <w:qFormat/>
    <w:rsid w:val="00E3281E"/>
    <w:rPr>
      <w:rFonts w:ascii="Times New Roman" w:hAnsi="Times New Roman"/>
    </w:rPr>
  </w:style>
  <w:style w:type="character" w:customStyle="1" w:styleId="afd">
    <w:name w:val="ТАБЛИЦЫ Знак"/>
    <w:link w:val="afc"/>
    <w:rsid w:val="00E3281E"/>
    <w:rPr>
      <w:rFonts w:ascii="Times New Roman" w:eastAsia="Calibri" w:hAnsi="Times New Roman" w:cs="Times New Roman"/>
      <w:sz w:val="20"/>
      <w:szCs w:val="20"/>
    </w:rPr>
  </w:style>
  <w:style w:type="paragraph" w:customStyle="1" w:styleId="12">
    <w:name w:val="Без интервала1"/>
    <w:rsid w:val="00E3281E"/>
    <w:pPr>
      <w:jc w:val="center"/>
    </w:pPr>
    <w:rPr>
      <w:rFonts w:eastAsia="Times New Roman"/>
      <w:sz w:val="22"/>
      <w:szCs w:val="22"/>
      <w:lang w:eastAsia="en-US"/>
    </w:rPr>
  </w:style>
  <w:style w:type="paragraph" w:styleId="afe">
    <w:name w:val="Body Text Indent"/>
    <w:basedOn w:val="a4"/>
    <w:link w:val="aff"/>
    <w:uiPriority w:val="99"/>
    <w:unhideWhenUsed/>
    <w:rsid w:val="00E3281E"/>
    <w:pPr>
      <w:spacing w:after="120"/>
      <w:ind w:left="283"/>
    </w:pPr>
    <w:rPr>
      <w:rFonts w:ascii="Calibri" w:hAnsi="Calibri"/>
      <w:sz w:val="20"/>
      <w:szCs w:val="20"/>
    </w:rPr>
  </w:style>
  <w:style w:type="character" w:customStyle="1" w:styleId="aff">
    <w:name w:val="Основной текст с отступом Знак"/>
    <w:link w:val="afe"/>
    <w:uiPriority w:val="99"/>
    <w:rsid w:val="00E3281E"/>
    <w:rPr>
      <w:rFonts w:ascii="Calibri" w:eastAsia="Calibri" w:hAnsi="Calibri" w:cs="Times New Roman"/>
    </w:rPr>
  </w:style>
  <w:style w:type="paragraph" w:styleId="aff0">
    <w:name w:val="TOC Heading"/>
    <w:basedOn w:val="1"/>
    <w:next w:val="a4"/>
    <w:uiPriority w:val="39"/>
    <w:qFormat/>
    <w:rsid w:val="00E3281E"/>
    <w:pPr>
      <w:outlineLvl w:val="9"/>
    </w:pPr>
  </w:style>
  <w:style w:type="paragraph" w:styleId="14">
    <w:name w:val="toc 1"/>
    <w:basedOn w:val="a4"/>
    <w:next w:val="a4"/>
    <w:autoRedefine/>
    <w:uiPriority w:val="39"/>
    <w:unhideWhenUsed/>
    <w:qFormat/>
    <w:rsid w:val="00ED36C4"/>
    <w:pPr>
      <w:tabs>
        <w:tab w:val="right" w:leader="dot" w:pos="9911"/>
      </w:tabs>
      <w:spacing w:line="276" w:lineRule="auto"/>
      <w:ind w:firstLine="624"/>
    </w:pPr>
    <w:rPr>
      <w:rFonts w:eastAsia="Times New Roman"/>
      <w:noProof/>
      <w:szCs w:val="24"/>
    </w:rPr>
  </w:style>
  <w:style w:type="paragraph" w:styleId="32">
    <w:name w:val="toc 3"/>
    <w:basedOn w:val="a4"/>
    <w:next w:val="a4"/>
    <w:autoRedefine/>
    <w:uiPriority w:val="39"/>
    <w:unhideWhenUsed/>
    <w:qFormat/>
    <w:rsid w:val="00ED36C4"/>
    <w:pPr>
      <w:tabs>
        <w:tab w:val="right" w:leader="dot" w:pos="10206"/>
      </w:tabs>
      <w:spacing w:line="276" w:lineRule="auto"/>
      <w:ind w:firstLine="624"/>
    </w:pPr>
    <w:rPr>
      <w:noProof/>
    </w:rPr>
  </w:style>
  <w:style w:type="character" w:styleId="aff1">
    <w:name w:val="Hyperlink"/>
    <w:uiPriority w:val="99"/>
    <w:unhideWhenUsed/>
    <w:rsid w:val="00E3281E"/>
    <w:rPr>
      <w:color w:val="0000FF"/>
      <w:u w:val="single"/>
    </w:rPr>
  </w:style>
  <w:style w:type="paragraph" w:styleId="aff2">
    <w:name w:val="header"/>
    <w:basedOn w:val="a4"/>
    <w:link w:val="aff3"/>
    <w:uiPriority w:val="99"/>
    <w:unhideWhenUsed/>
    <w:rsid w:val="00E3281E"/>
    <w:pPr>
      <w:tabs>
        <w:tab w:val="center" w:pos="4677"/>
        <w:tab w:val="right" w:pos="9355"/>
      </w:tabs>
    </w:pPr>
    <w:rPr>
      <w:rFonts w:ascii="Calibri" w:hAnsi="Calibri"/>
      <w:sz w:val="20"/>
      <w:szCs w:val="20"/>
    </w:rPr>
  </w:style>
  <w:style w:type="character" w:customStyle="1" w:styleId="aff3">
    <w:name w:val="Верхний колонтитул Знак"/>
    <w:link w:val="aff2"/>
    <w:uiPriority w:val="99"/>
    <w:rsid w:val="00E3281E"/>
    <w:rPr>
      <w:rFonts w:ascii="Calibri" w:eastAsia="Calibri" w:hAnsi="Calibri" w:cs="Times New Roman"/>
    </w:rPr>
  </w:style>
  <w:style w:type="paragraph" w:styleId="aff4">
    <w:name w:val="footer"/>
    <w:basedOn w:val="a4"/>
    <w:link w:val="aff5"/>
    <w:uiPriority w:val="99"/>
    <w:unhideWhenUsed/>
    <w:qFormat/>
    <w:rsid w:val="00E3281E"/>
    <w:pPr>
      <w:tabs>
        <w:tab w:val="center" w:pos="4677"/>
        <w:tab w:val="right" w:pos="9355"/>
      </w:tabs>
    </w:pPr>
    <w:rPr>
      <w:rFonts w:ascii="Calibri" w:hAnsi="Calibri"/>
      <w:sz w:val="20"/>
      <w:szCs w:val="20"/>
    </w:rPr>
  </w:style>
  <w:style w:type="character" w:customStyle="1" w:styleId="aff5">
    <w:name w:val="Нижний колонтитул Знак"/>
    <w:link w:val="aff4"/>
    <w:uiPriority w:val="99"/>
    <w:rsid w:val="00E3281E"/>
    <w:rPr>
      <w:rFonts w:ascii="Calibri" w:eastAsia="Calibri" w:hAnsi="Calibri" w:cs="Times New Roman"/>
    </w:rPr>
  </w:style>
  <w:style w:type="paragraph" w:customStyle="1" w:styleId="aff6">
    <w:name w:val="Современный"/>
    <w:link w:val="aff7"/>
    <w:rsid w:val="00E3281E"/>
    <w:pPr>
      <w:jc w:val="center"/>
    </w:pPr>
    <w:rPr>
      <w:rFonts w:ascii="Times New Roman" w:eastAsia="Times New Roman" w:hAnsi="Times New Roman"/>
      <w:b/>
      <w:sz w:val="24"/>
      <w:lang w:eastAsia="ja-JP"/>
    </w:rPr>
  </w:style>
  <w:style w:type="character" w:customStyle="1" w:styleId="aff7">
    <w:name w:val="Современный Знак"/>
    <w:link w:val="aff6"/>
    <w:rsid w:val="00E3281E"/>
    <w:rPr>
      <w:rFonts w:ascii="Times New Roman" w:eastAsia="Times New Roman" w:hAnsi="Times New Roman"/>
      <w:b/>
      <w:sz w:val="24"/>
      <w:lang w:eastAsia="ja-JP" w:bidi="ar-SA"/>
    </w:rPr>
  </w:style>
  <w:style w:type="paragraph" w:customStyle="1" w:styleId="33">
    <w:name w:val="Абзац списка3"/>
    <w:basedOn w:val="a4"/>
    <w:rsid w:val="00E3281E"/>
    <w:pPr>
      <w:ind w:left="720"/>
      <w:contextualSpacing/>
    </w:pPr>
    <w:rPr>
      <w:rFonts w:eastAsia="Times New Roman"/>
    </w:rPr>
  </w:style>
  <w:style w:type="paragraph" w:customStyle="1" w:styleId="Default">
    <w:name w:val="Default"/>
    <w:rsid w:val="00E3281E"/>
    <w:pPr>
      <w:autoSpaceDE w:val="0"/>
      <w:autoSpaceDN w:val="0"/>
      <w:adjustRightInd w:val="0"/>
    </w:pPr>
    <w:rPr>
      <w:rFonts w:ascii="Times New Roman" w:hAnsi="Times New Roman"/>
      <w:color w:val="000000"/>
      <w:sz w:val="24"/>
      <w:szCs w:val="24"/>
      <w:lang w:eastAsia="en-US"/>
    </w:rPr>
  </w:style>
  <w:style w:type="character" w:customStyle="1" w:styleId="41">
    <w:name w:val="Заголовок 4 Знак"/>
    <w:aliases w:val="Таб Знак"/>
    <w:link w:val="40"/>
    <w:uiPriority w:val="1"/>
    <w:rsid w:val="00085B38"/>
    <w:rPr>
      <w:rFonts w:ascii="Calibri" w:eastAsia="Times New Roman" w:hAnsi="Calibri" w:cs="Times New Roman"/>
      <w:b/>
      <w:bCs/>
      <w:sz w:val="28"/>
      <w:szCs w:val="28"/>
      <w:lang w:eastAsia="en-US"/>
    </w:rPr>
  </w:style>
  <w:style w:type="numbering" w:customStyle="1" w:styleId="15">
    <w:name w:val="Нет списка1"/>
    <w:next w:val="a7"/>
    <w:uiPriority w:val="99"/>
    <w:semiHidden/>
    <w:unhideWhenUsed/>
    <w:rsid w:val="003A5836"/>
  </w:style>
  <w:style w:type="table" w:customStyle="1" w:styleId="16">
    <w:name w:val="Сетка таблицы1"/>
    <w:basedOn w:val="a6"/>
    <w:next w:val="af7"/>
    <w:uiPriority w:val="59"/>
    <w:rsid w:val="003A5836"/>
    <w:pPr>
      <w:jc w:val="center"/>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ff8">
    <w:name w:val="Название объекта Знак"/>
    <w:aliases w:val="Таблица - Название объекта Знак,!! Object Novogor !! Знак,Знак Знак,Caption Char Знак,Caption Char1 Char1 Char Char Знак,Caption Char Char2 Char1 Char Char Знак,Caption Char Char Char Char Char1 Char1 Char Char1 Char Знак"/>
    <w:link w:val="aff9"/>
    <w:uiPriority w:val="35"/>
    <w:locked/>
    <w:rsid w:val="00F4199A"/>
    <w:rPr>
      <w:rFonts w:ascii="Times New Roman" w:eastAsia="Microsoft YaHei" w:hAnsi="Times New Roman"/>
      <w:bCs/>
      <w:spacing w:val="-5"/>
      <w:sz w:val="24"/>
      <w:szCs w:val="18"/>
      <w:lang w:eastAsia="en-US"/>
    </w:rPr>
  </w:style>
  <w:style w:type="paragraph" w:styleId="aff9">
    <w:name w:val="caption"/>
    <w:aliases w:val="Таблица - Название объекта,!! Object Novogor !!,Знак,Caption Char,Caption Char1 Char1 Char Char,Caption Char Char2 Char1 Char Char,Caption Char Char Char Char Char1 Char1 Char Char1 Char,Caption Char Char Char1 Char Char Char,Знак1"/>
    <w:basedOn w:val="a4"/>
    <w:next w:val="a4"/>
    <w:link w:val="aff8"/>
    <w:uiPriority w:val="35"/>
    <w:qFormat/>
    <w:rsid w:val="00F4199A"/>
    <w:pPr>
      <w:widowControl w:val="0"/>
      <w:adjustRightInd w:val="0"/>
      <w:spacing w:line="276" w:lineRule="auto"/>
      <w:textAlignment w:val="baseline"/>
    </w:pPr>
    <w:rPr>
      <w:rFonts w:eastAsia="Microsoft YaHei"/>
      <w:bCs/>
      <w:spacing w:val="-5"/>
      <w:szCs w:val="18"/>
    </w:rPr>
  </w:style>
  <w:style w:type="character" w:styleId="affa">
    <w:name w:val="Book Title"/>
    <w:uiPriority w:val="33"/>
    <w:qFormat/>
    <w:rsid w:val="003A5836"/>
    <w:rPr>
      <w:b/>
      <w:bCs/>
      <w:smallCaps/>
      <w:spacing w:val="5"/>
    </w:rPr>
  </w:style>
  <w:style w:type="paragraph" w:customStyle="1" w:styleId="17">
    <w:name w:val="Для таблицы (приложения 1)"/>
    <w:basedOn w:val="a4"/>
    <w:uiPriority w:val="99"/>
    <w:rsid w:val="003A5836"/>
    <w:pPr>
      <w:widowControl w:val="0"/>
      <w:adjustRightInd w:val="0"/>
      <w:spacing w:line="240" w:lineRule="atLeast"/>
      <w:textAlignment w:val="baseline"/>
    </w:pPr>
    <w:rPr>
      <w:rFonts w:eastAsia="Times New Roman"/>
      <w:bCs/>
      <w:color w:val="000000"/>
      <w:spacing w:val="-5"/>
      <w:sz w:val="18"/>
    </w:rPr>
  </w:style>
  <w:style w:type="table" w:customStyle="1" w:styleId="34">
    <w:name w:val="Сетка таблицы3"/>
    <w:basedOn w:val="a6"/>
    <w:next w:val="af7"/>
    <w:uiPriority w:val="59"/>
    <w:rsid w:val="003A5836"/>
    <w:pPr>
      <w:jc w:val="center"/>
    </w:pPr>
    <w:rPr>
      <w:rFonts w:ascii="Times New Roman" w:hAnsi="Times New Roman"/>
      <w:sz w:val="24"/>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customStyle="1" w:styleId="31">
    <w:name w:val="Заголовок 3 Знак"/>
    <w:link w:val="30"/>
    <w:uiPriority w:val="1"/>
    <w:rsid w:val="00FD4A65"/>
    <w:rPr>
      <w:rFonts w:ascii="Times New Roman" w:eastAsia="Times New Roman" w:hAnsi="Times New Roman"/>
      <w:b/>
      <w:bCs/>
      <w:sz w:val="24"/>
      <w:szCs w:val="26"/>
      <w:lang w:eastAsia="en-US"/>
    </w:rPr>
  </w:style>
  <w:style w:type="paragraph" w:customStyle="1" w:styleId="Affb">
    <w:name w:val="Aобычный текст"/>
    <w:basedOn w:val="a4"/>
    <w:link w:val="Affc"/>
    <w:qFormat/>
    <w:rsid w:val="00863D84"/>
    <w:pPr>
      <w:ind w:firstLine="567"/>
      <w:contextualSpacing/>
    </w:pPr>
    <w:rPr>
      <w:szCs w:val="28"/>
    </w:rPr>
  </w:style>
  <w:style w:type="character" w:customStyle="1" w:styleId="Affc">
    <w:name w:val="Aобычный текст Знак"/>
    <w:link w:val="Affb"/>
    <w:rsid w:val="00863D84"/>
    <w:rPr>
      <w:rFonts w:ascii="Times New Roman" w:hAnsi="Times New Roman"/>
      <w:sz w:val="24"/>
      <w:szCs w:val="28"/>
      <w:lang w:eastAsia="en-US"/>
    </w:rPr>
  </w:style>
  <w:style w:type="character" w:customStyle="1" w:styleId="affd">
    <w:name w:val="Цветовое выделение"/>
    <w:uiPriority w:val="99"/>
    <w:rsid w:val="00E04075"/>
    <w:rPr>
      <w:b/>
      <w:bCs/>
      <w:color w:val="26282F"/>
      <w:sz w:val="26"/>
      <w:szCs w:val="26"/>
    </w:rPr>
  </w:style>
  <w:style w:type="paragraph" w:customStyle="1" w:styleId="affe">
    <w:name w:val="Нормальный (таблица)"/>
    <w:basedOn w:val="a4"/>
    <w:next w:val="a4"/>
    <w:uiPriority w:val="99"/>
    <w:rsid w:val="00E04075"/>
    <w:pPr>
      <w:widowControl w:val="0"/>
      <w:autoSpaceDE w:val="0"/>
      <w:autoSpaceDN w:val="0"/>
      <w:adjustRightInd w:val="0"/>
    </w:pPr>
    <w:rPr>
      <w:rFonts w:ascii="Arial" w:eastAsia="Times New Roman" w:hAnsi="Arial" w:cs="Arial"/>
      <w:szCs w:val="24"/>
      <w:lang w:eastAsia="ru-RU"/>
    </w:rPr>
  </w:style>
  <w:style w:type="paragraph" w:customStyle="1" w:styleId="afff">
    <w:name w:val="Прижатый влево"/>
    <w:basedOn w:val="a4"/>
    <w:next w:val="a4"/>
    <w:uiPriority w:val="99"/>
    <w:rsid w:val="00E04075"/>
    <w:pPr>
      <w:widowControl w:val="0"/>
      <w:autoSpaceDE w:val="0"/>
      <w:autoSpaceDN w:val="0"/>
      <w:adjustRightInd w:val="0"/>
    </w:pPr>
    <w:rPr>
      <w:rFonts w:ascii="Arial" w:eastAsia="Times New Roman" w:hAnsi="Arial" w:cs="Arial"/>
      <w:szCs w:val="24"/>
      <w:lang w:eastAsia="ru-RU"/>
    </w:rPr>
  </w:style>
  <w:style w:type="character" w:customStyle="1" w:styleId="afff0">
    <w:name w:val="Гипертекстовая ссылка"/>
    <w:uiPriority w:val="99"/>
    <w:rsid w:val="00E04075"/>
    <w:rPr>
      <w:b/>
      <w:bCs/>
      <w:color w:val="106BBE"/>
      <w:sz w:val="26"/>
      <w:szCs w:val="26"/>
    </w:rPr>
  </w:style>
  <w:style w:type="character" w:customStyle="1" w:styleId="headeraff6">
    <w:name w:val="header_aff6"/>
    <w:rsid w:val="00527A53"/>
  </w:style>
  <w:style w:type="character" w:customStyle="1" w:styleId="headerafff0">
    <w:name w:val="header_afff0"/>
    <w:rsid w:val="00527A53"/>
  </w:style>
  <w:style w:type="paragraph" w:customStyle="1" w:styleId="1312761">
    <w:name w:val="Стиль 13 пт По ширине Первая строка:  127 см Перед:  6 пт1"/>
    <w:basedOn w:val="a4"/>
    <w:link w:val="13127610"/>
    <w:autoRedefine/>
    <w:rsid w:val="005C437C"/>
    <w:pPr>
      <w:suppressAutoHyphens/>
      <w:snapToGrid w:val="0"/>
      <w:spacing w:before="120"/>
      <w:ind w:firstLine="709"/>
    </w:pPr>
    <w:rPr>
      <w:rFonts w:eastAsia="Times New Roman"/>
      <w:sz w:val="26"/>
      <w:szCs w:val="20"/>
    </w:rPr>
  </w:style>
  <w:style w:type="character" w:customStyle="1" w:styleId="13127610">
    <w:name w:val="Стиль 13 пт По ширине Первая строка:  127 см Перед:  6 пт1 Знак"/>
    <w:link w:val="1312761"/>
    <w:rsid w:val="005C437C"/>
    <w:rPr>
      <w:rFonts w:ascii="Times New Roman" w:eastAsia="Times New Roman" w:hAnsi="Times New Roman"/>
      <w:sz w:val="26"/>
    </w:rPr>
  </w:style>
  <w:style w:type="paragraph" w:customStyle="1" w:styleId="ConsPlusNonformat">
    <w:name w:val="ConsPlusNonformat"/>
    <w:uiPriority w:val="99"/>
    <w:rsid w:val="005E3E3F"/>
    <w:pPr>
      <w:widowControl w:val="0"/>
      <w:autoSpaceDE w:val="0"/>
      <w:autoSpaceDN w:val="0"/>
    </w:pPr>
    <w:rPr>
      <w:rFonts w:ascii="Courier New" w:eastAsia="Times New Roman" w:hAnsi="Courier New" w:cs="Courier New"/>
    </w:rPr>
  </w:style>
  <w:style w:type="paragraph" w:customStyle="1" w:styleId="ConsPlusTitle">
    <w:name w:val="ConsPlusTitle"/>
    <w:rsid w:val="005E3E3F"/>
    <w:pPr>
      <w:widowControl w:val="0"/>
      <w:autoSpaceDE w:val="0"/>
      <w:autoSpaceDN w:val="0"/>
    </w:pPr>
    <w:rPr>
      <w:rFonts w:eastAsia="Times New Roman" w:cs="Calibri"/>
      <w:b/>
      <w:sz w:val="22"/>
    </w:rPr>
  </w:style>
  <w:style w:type="paragraph" w:customStyle="1" w:styleId="ConsPlusCell">
    <w:name w:val="ConsPlusCell"/>
    <w:rsid w:val="005E3E3F"/>
    <w:pPr>
      <w:widowControl w:val="0"/>
      <w:autoSpaceDE w:val="0"/>
      <w:autoSpaceDN w:val="0"/>
    </w:pPr>
    <w:rPr>
      <w:rFonts w:ascii="Courier New" w:eastAsia="Times New Roman" w:hAnsi="Courier New" w:cs="Courier New"/>
    </w:rPr>
  </w:style>
  <w:style w:type="paragraph" w:customStyle="1" w:styleId="ConsPlusDocList">
    <w:name w:val="ConsPlusDocList"/>
    <w:rsid w:val="005E3E3F"/>
    <w:pPr>
      <w:widowControl w:val="0"/>
      <w:autoSpaceDE w:val="0"/>
      <w:autoSpaceDN w:val="0"/>
    </w:pPr>
    <w:rPr>
      <w:rFonts w:ascii="Courier New" w:eastAsia="Times New Roman" w:hAnsi="Courier New" w:cs="Courier New"/>
    </w:rPr>
  </w:style>
  <w:style w:type="paragraph" w:customStyle="1" w:styleId="ConsPlusTitlePage">
    <w:name w:val="ConsPlusTitlePage"/>
    <w:rsid w:val="005E3E3F"/>
    <w:pPr>
      <w:widowControl w:val="0"/>
      <w:autoSpaceDE w:val="0"/>
      <w:autoSpaceDN w:val="0"/>
    </w:pPr>
    <w:rPr>
      <w:rFonts w:ascii="Tahoma" w:eastAsia="Times New Roman" w:hAnsi="Tahoma" w:cs="Tahoma"/>
    </w:rPr>
  </w:style>
  <w:style w:type="paragraph" w:customStyle="1" w:styleId="ConsPlusJurTerm">
    <w:name w:val="ConsPlusJurTerm"/>
    <w:rsid w:val="005E3E3F"/>
    <w:pPr>
      <w:widowControl w:val="0"/>
      <w:autoSpaceDE w:val="0"/>
      <w:autoSpaceDN w:val="0"/>
    </w:pPr>
    <w:rPr>
      <w:rFonts w:ascii="Tahoma" w:eastAsia="Times New Roman" w:hAnsi="Tahoma" w:cs="Tahoma"/>
      <w:sz w:val="22"/>
    </w:rPr>
  </w:style>
  <w:style w:type="paragraph" w:customStyle="1" w:styleId="ConsPlusTextList">
    <w:name w:val="ConsPlusTextList"/>
    <w:rsid w:val="005E3E3F"/>
    <w:pPr>
      <w:widowControl w:val="0"/>
      <w:autoSpaceDE w:val="0"/>
      <w:autoSpaceDN w:val="0"/>
    </w:pPr>
    <w:rPr>
      <w:rFonts w:ascii="Arial" w:eastAsia="Times New Roman" w:hAnsi="Arial" w:cs="Arial"/>
    </w:rPr>
  </w:style>
  <w:style w:type="paragraph" w:customStyle="1" w:styleId="Standard">
    <w:name w:val="Standard"/>
    <w:rsid w:val="005E3E3F"/>
    <w:pPr>
      <w:widowControl w:val="0"/>
      <w:suppressAutoHyphens/>
      <w:autoSpaceDN w:val="0"/>
      <w:textAlignment w:val="baseline"/>
    </w:pPr>
    <w:rPr>
      <w:rFonts w:ascii="Times New Roman" w:eastAsia="Andale Sans UI" w:hAnsi="Times New Roman" w:cs="Tahoma"/>
      <w:kern w:val="3"/>
      <w:sz w:val="24"/>
      <w:szCs w:val="24"/>
      <w:lang w:val="de-DE" w:eastAsia="ja-JP" w:bidi="fa-IR"/>
    </w:rPr>
  </w:style>
  <w:style w:type="character" w:styleId="afff1">
    <w:name w:val="Emphasis"/>
    <w:uiPriority w:val="20"/>
    <w:qFormat/>
    <w:rsid w:val="005E3E3F"/>
    <w:rPr>
      <w:i/>
      <w:iCs/>
    </w:rPr>
  </w:style>
  <w:style w:type="character" w:customStyle="1" w:styleId="afff2">
    <w:name w:val="Текст примечания Знак"/>
    <w:link w:val="afff3"/>
    <w:uiPriority w:val="99"/>
    <w:rsid w:val="005E3E3F"/>
  </w:style>
  <w:style w:type="paragraph" w:styleId="afff3">
    <w:name w:val="annotation text"/>
    <w:basedOn w:val="a4"/>
    <w:link w:val="afff2"/>
    <w:uiPriority w:val="99"/>
    <w:unhideWhenUsed/>
    <w:rsid w:val="005E3E3F"/>
    <w:pPr>
      <w:spacing w:after="200"/>
    </w:pPr>
    <w:rPr>
      <w:rFonts w:ascii="Calibri" w:hAnsi="Calibri"/>
      <w:sz w:val="20"/>
      <w:szCs w:val="20"/>
      <w:lang w:eastAsia="ru-RU"/>
    </w:rPr>
  </w:style>
  <w:style w:type="character" w:customStyle="1" w:styleId="18">
    <w:name w:val="Текст примечания Знак1"/>
    <w:uiPriority w:val="99"/>
    <w:semiHidden/>
    <w:rsid w:val="005E3E3F"/>
    <w:rPr>
      <w:rFonts w:ascii="Times New Roman" w:hAnsi="Times New Roman"/>
      <w:lang w:eastAsia="en-US"/>
    </w:rPr>
  </w:style>
  <w:style w:type="character" w:customStyle="1" w:styleId="afff4">
    <w:name w:val="Тема примечания Знак"/>
    <w:link w:val="afff5"/>
    <w:uiPriority w:val="99"/>
    <w:semiHidden/>
    <w:rsid w:val="005E3E3F"/>
    <w:rPr>
      <w:b/>
      <w:bCs/>
    </w:rPr>
  </w:style>
  <w:style w:type="paragraph" w:styleId="afff5">
    <w:name w:val="annotation subject"/>
    <w:basedOn w:val="afff3"/>
    <w:next w:val="afff3"/>
    <w:link w:val="afff4"/>
    <w:uiPriority w:val="99"/>
    <w:semiHidden/>
    <w:unhideWhenUsed/>
    <w:rsid w:val="005E3E3F"/>
    <w:rPr>
      <w:b/>
      <w:bCs/>
    </w:rPr>
  </w:style>
  <w:style w:type="character" w:customStyle="1" w:styleId="19">
    <w:name w:val="Тема примечания Знак1"/>
    <w:uiPriority w:val="99"/>
    <w:semiHidden/>
    <w:rsid w:val="005E3E3F"/>
    <w:rPr>
      <w:rFonts w:ascii="Times New Roman" w:hAnsi="Times New Roman"/>
      <w:b/>
      <w:bCs/>
      <w:lang w:eastAsia="en-US"/>
    </w:rPr>
  </w:style>
  <w:style w:type="paragraph" w:customStyle="1" w:styleId="font5">
    <w:name w:val="font5"/>
    <w:basedOn w:val="a4"/>
    <w:rsid w:val="005E3E3F"/>
    <w:pPr>
      <w:spacing w:before="100" w:beforeAutospacing="1" w:after="100" w:afterAutospacing="1"/>
    </w:pPr>
    <w:rPr>
      <w:rFonts w:eastAsia="Times New Roman"/>
      <w:color w:val="000000"/>
      <w:szCs w:val="24"/>
      <w:lang w:eastAsia="ru-RU"/>
    </w:rPr>
  </w:style>
  <w:style w:type="paragraph" w:customStyle="1" w:styleId="font6">
    <w:name w:val="font6"/>
    <w:basedOn w:val="a4"/>
    <w:rsid w:val="005E3E3F"/>
    <w:pPr>
      <w:spacing w:before="100" w:beforeAutospacing="1" w:after="100" w:afterAutospacing="1"/>
    </w:pPr>
    <w:rPr>
      <w:rFonts w:eastAsia="Times New Roman"/>
      <w:color w:val="000000"/>
      <w:sz w:val="22"/>
      <w:lang w:eastAsia="ru-RU"/>
    </w:rPr>
  </w:style>
  <w:style w:type="paragraph" w:customStyle="1" w:styleId="xl63">
    <w:name w:val="xl63"/>
    <w:basedOn w:val="a4"/>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Cs w:val="24"/>
      <w:lang w:eastAsia="ru-RU"/>
    </w:rPr>
  </w:style>
  <w:style w:type="paragraph" w:customStyle="1" w:styleId="xl64">
    <w:name w:val="xl64"/>
    <w:basedOn w:val="a4"/>
    <w:rsid w:val="005E3E3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b/>
      <w:bCs/>
      <w:i/>
      <w:iCs/>
      <w:color w:val="000000"/>
      <w:szCs w:val="24"/>
      <w:lang w:eastAsia="ru-RU"/>
    </w:rPr>
  </w:style>
  <w:style w:type="paragraph" w:customStyle="1" w:styleId="xl65">
    <w:name w:val="xl65"/>
    <w:basedOn w:val="a4"/>
    <w:rsid w:val="005E3E3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szCs w:val="24"/>
      <w:lang w:eastAsia="ru-RU"/>
    </w:rPr>
  </w:style>
  <w:style w:type="paragraph" w:customStyle="1" w:styleId="xl66">
    <w:name w:val="xl66"/>
    <w:basedOn w:val="a4"/>
    <w:rsid w:val="005E3E3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olor w:val="000000"/>
      <w:szCs w:val="24"/>
      <w:lang w:eastAsia="ru-RU"/>
    </w:rPr>
  </w:style>
  <w:style w:type="paragraph" w:customStyle="1" w:styleId="xl67">
    <w:name w:val="xl67"/>
    <w:basedOn w:val="a4"/>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olor w:val="000000"/>
      <w:szCs w:val="24"/>
      <w:lang w:eastAsia="ru-RU"/>
    </w:rPr>
  </w:style>
  <w:style w:type="paragraph" w:customStyle="1" w:styleId="xl68">
    <w:name w:val="xl68"/>
    <w:basedOn w:val="a4"/>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eastAsia="Times New Roman"/>
      <w:color w:val="000000"/>
      <w:szCs w:val="24"/>
      <w:lang w:eastAsia="ru-RU"/>
    </w:rPr>
  </w:style>
  <w:style w:type="paragraph" w:customStyle="1" w:styleId="xl69">
    <w:name w:val="xl69"/>
    <w:basedOn w:val="a4"/>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eastAsia="Times New Roman"/>
      <w:color w:val="000000"/>
      <w:szCs w:val="24"/>
      <w:lang w:eastAsia="ru-RU"/>
    </w:rPr>
  </w:style>
  <w:style w:type="paragraph" w:customStyle="1" w:styleId="xl70">
    <w:name w:val="xl70"/>
    <w:basedOn w:val="a4"/>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olor w:val="000000"/>
      <w:szCs w:val="24"/>
      <w:lang w:eastAsia="ru-RU"/>
    </w:rPr>
  </w:style>
  <w:style w:type="paragraph" w:customStyle="1" w:styleId="xl71">
    <w:name w:val="xl71"/>
    <w:basedOn w:val="a4"/>
    <w:rsid w:val="005E3E3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b/>
      <w:bCs/>
      <w:color w:val="000000"/>
      <w:szCs w:val="24"/>
      <w:lang w:eastAsia="ru-RU"/>
    </w:rPr>
  </w:style>
  <w:style w:type="paragraph" w:customStyle="1" w:styleId="xl72">
    <w:name w:val="xl72"/>
    <w:basedOn w:val="a4"/>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b/>
      <w:bCs/>
      <w:color w:val="000000"/>
      <w:szCs w:val="24"/>
      <w:lang w:eastAsia="ru-RU"/>
    </w:rPr>
  </w:style>
  <w:style w:type="paragraph" w:customStyle="1" w:styleId="xl73">
    <w:name w:val="xl73"/>
    <w:basedOn w:val="a4"/>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eastAsia="Times New Roman"/>
      <w:b/>
      <w:bCs/>
      <w:color w:val="000000"/>
      <w:szCs w:val="24"/>
      <w:lang w:eastAsia="ru-RU"/>
    </w:rPr>
  </w:style>
  <w:style w:type="paragraph" w:customStyle="1" w:styleId="xl74">
    <w:name w:val="xl74"/>
    <w:basedOn w:val="a4"/>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eastAsia="Times New Roman"/>
      <w:b/>
      <w:bCs/>
      <w:color w:val="000000"/>
      <w:szCs w:val="24"/>
      <w:lang w:eastAsia="ru-RU"/>
    </w:rPr>
  </w:style>
  <w:style w:type="paragraph" w:customStyle="1" w:styleId="xl75">
    <w:name w:val="xl75"/>
    <w:basedOn w:val="a4"/>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Times New Roman"/>
      <w:color w:val="000000"/>
      <w:szCs w:val="24"/>
      <w:lang w:eastAsia="ru-RU"/>
    </w:rPr>
  </w:style>
  <w:style w:type="paragraph" w:customStyle="1" w:styleId="xl76">
    <w:name w:val="xl76"/>
    <w:basedOn w:val="a4"/>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eastAsia="Times New Roman"/>
      <w:color w:val="000000"/>
      <w:szCs w:val="24"/>
      <w:lang w:eastAsia="ru-RU"/>
    </w:rPr>
  </w:style>
  <w:style w:type="paragraph" w:customStyle="1" w:styleId="xl77">
    <w:name w:val="xl77"/>
    <w:basedOn w:val="a4"/>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Cs w:val="24"/>
      <w:lang w:eastAsia="ru-RU"/>
    </w:rPr>
  </w:style>
  <w:style w:type="paragraph" w:customStyle="1" w:styleId="xl78">
    <w:name w:val="xl78"/>
    <w:basedOn w:val="a4"/>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Cs w:val="24"/>
      <w:lang w:eastAsia="ru-RU"/>
    </w:rPr>
  </w:style>
  <w:style w:type="paragraph" w:customStyle="1" w:styleId="xl79">
    <w:name w:val="xl79"/>
    <w:basedOn w:val="a4"/>
    <w:rsid w:val="005E3E3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szCs w:val="24"/>
      <w:lang w:eastAsia="ru-RU"/>
    </w:rPr>
  </w:style>
  <w:style w:type="paragraph" w:customStyle="1" w:styleId="xl80">
    <w:name w:val="xl80"/>
    <w:basedOn w:val="a4"/>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b/>
      <w:bCs/>
      <w:szCs w:val="24"/>
      <w:lang w:eastAsia="ru-RU"/>
    </w:rPr>
  </w:style>
  <w:style w:type="paragraph" w:customStyle="1" w:styleId="xl81">
    <w:name w:val="xl81"/>
    <w:basedOn w:val="a4"/>
    <w:rsid w:val="005E3E3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olor w:val="000000"/>
      <w:szCs w:val="24"/>
      <w:lang w:eastAsia="ru-RU"/>
    </w:rPr>
  </w:style>
  <w:style w:type="paragraph" w:customStyle="1" w:styleId="xl82">
    <w:name w:val="xl82"/>
    <w:basedOn w:val="a4"/>
    <w:rsid w:val="005E3E3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olor w:val="000000"/>
      <w:szCs w:val="24"/>
      <w:lang w:eastAsia="ru-RU"/>
    </w:rPr>
  </w:style>
  <w:style w:type="paragraph" w:customStyle="1" w:styleId="xl83">
    <w:name w:val="xl83"/>
    <w:basedOn w:val="a4"/>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Cs w:val="24"/>
      <w:lang w:eastAsia="ru-RU"/>
    </w:rPr>
  </w:style>
  <w:style w:type="paragraph" w:customStyle="1" w:styleId="xl84">
    <w:name w:val="xl84"/>
    <w:basedOn w:val="a4"/>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b/>
      <w:bCs/>
      <w:szCs w:val="24"/>
      <w:lang w:eastAsia="ru-RU"/>
    </w:rPr>
  </w:style>
  <w:style w:type="paragraph" w:customStyle="1" w:styleId="xl85">
    <w:name w:val="xl85"/>
    <w:basedOn w:val="a4"/>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b/>
      <w:bCs/>
      <w:szCs w:val="24"/>
      <w:lang w:eastAsia="ru-RU"/>
    </w:rPr>
  </w:style>
  <w:style w:type="paragraph" w:customStyle="1" w:styleId="western">
    <w:name w:val="western"/>
    <w:basedOn w:val="a4"/>
    <w:rsid w:val="005E3E3F"/>
    <w:pPr>
      <w:spacing w:before="100" w:beforeAutospacing="1" w:after="100" w:afterAutospacing="1"/>
    </w:pPr>
    <w:rPr>
      <w:rFonts w:eastAsia="Times New Roman"/>
      <w:szCs w:val="24"/>
      <w:lang w:eastAsia="ru-RU"/>
    </w:rPr>
  </w:style>
  <w:style w:type="character" w:customStyle="1" w:styleId="51">
    <w:name w:val="Заголовок 5 Знак"/>
    <w:link w:val="50"/>
    <w:uiPriority w:val="1"/>
    <w:rsid w:val="00C729A4"/>
    <w:rPr>
      <w:rFonts w:ascii="Cambria" w:eastAsia="Times New Roman" w:hAnsi="Cambria"/>
      <w:color w:val="243F60"/>
      <w:sz w:val="24"/>
      <w:szCs w:val="24"/>
    </w:rPr>
  </w:style>
  <w:style w:type="character" w:customStyle="1" w:styleId="60">
    <w:name w:val="Заголовок 6 Знак"/>
    <w:aliases w:val="Заголовок таб. Знак"/>
    <w:link w:val="6"/>
    <w:uiPriority w:val="1"/>
    <w:rsid w:val="00C729A4"/>
    <w:rPr>
      <w:rFonts w:ascii="Cambria" w:eastAsia="Times New Roman" w:hAnsi="Cambria"/>
      <w:i/>
      <w:iCs/>
      <w:color w:val="243F60"/>
      <w:sz w:val="24"/>
      <w:szCs w:val="24"/>
    </w:rPr>
  </w:style>
  <w:style w:type="character" w:customStyle="1" w:styleId="80">
    <w:name w:val="Заголовок 8 Знак"/>
    <w:aliases w:val="ОС8 Знак"/>
    <w:link w:val="8"/>
    <w:uiPriority w:val="1"/>
    <w:rsid w:val="00C729A4"/>
    <w:rPr>
      <w:rFonts w:ascii="Cambria" w:eastAsia="Times New Roman" w:hAnsi="Cambria"/>
      <w:color w:val="404040"/>
    </w:rPr>
  </w:style>
  <w:style w:type="character" w:customStyle="1" w:styleId="90">
    <w:name w:val="Заголовок 9 Знак"/>
    <w:aliases w:val="ОС9 Знак"/>
    <w:link w:val="9"/>
    <w:uiPriority w:val="1"/>
    <w:rsid w:val="00C729A4"/>
    <w:rPr>
      <w:rFonts w:ascii="Cambria" w:eastAsia="Times New Roman" w:hAnsi="Cambria"/>
      <w:i/>
      <w:iCs/>
      <w:color w:val="404040"/>
    </w:rPr>
  </w:style>
  <w:style w:type="paragraph" w:styleId="24">
    <w:name w:val="Body Text Indent 2"/>
    <w:basedOn w:val="a4"/>
    <w:link w:val="25"/>
    <w:uiPriority w:val="99"/>
    <w:rsid w:val="00C729A4"/>
    <w:pPr>
      <w:ind w:firstLine="709"/>
    </w:pPr>
    <w:rPr>
      <w:rFonts w:eastAsia="Times New Roman"/>
      <w:b/>
      <w:bCs/>
      <w:sz w:val="28"/>
      <w:szCs w:val="24"/>
    </w:rPr>
  </w:style>
  <w:style w:type="character" w:customStyle="1" w:styleId="25">
    <w:name w:val="Основной текст с отступом 2 Знак"/>
    <w:link w:val="24"/>
    <w:uiPriority w:val="99"/>
    <w:rsid w:val="00C729A4"/>
    <w:rPr>
      <w:rFonts w:ascii="Times New Roman" w:eastAsia="Times New Roman" w:hAnsi="Times New Roman"/>
      <w:b/>
      <w:bCs/>
      <w:sz w:val="28"/>
      <w:szCs w:val="24"/>
    </w:rPr>
  </w:style>
  <w:style w:type="paragraph" w:customStyle="1" w:styleId="bodytext4">
    <w:name w:val="bodytext4"/>
    <w:basedOn w:val="a4"/>
    <w:uiPriority w:val="99"/>
    <w:rsid w:val="00C729A4"/>
    <w:pPr>
      <w:spacing w:before="100" w:beforeAutospacing="1" w:after="150"/>
    </w:pPr>
    <w:rPr>
      <w:rFonts w:eastAsia="Times New Roman"/>
      <w:color w:val="949494"/>
      <w:szCs w:val="24"/>
      <w:lang w:eastAsia="ru-RU"/>
    </w:rPr>
  </w:style>
  <w:style w:type="paragraph" w:customStyle="1" w:styleId="1a">
    <w:name w:val="Знак Знак Знак1 Знак Знак Знак"/>
    <w:basedOn w:val="a4"/>
    <w:uiPriority w:val="99"/>
    <w:rsid w:val="00C729A4"/>
    <w:rPr>
      <w:rFonts w:ascii="Verdana" w:eastAsia="Times New Roman" w:hAnsi="Verdana" w:cs="Verdana"/>
      <w:sz w:val="20"/>
      <w:szCs w:val="20"/>
      <w:lang w:val="en-US" w:eastAsia="ru-RU"/>
    </w:rPr>
  </w:style>
  <w:style w:type="paragraph" w:customStyle="1" w:styleId="110">
    <w:name w:val="Знак Знак Знак1 Знак Знак Знак1"/>
    <w:basedOn w:val="a4"/>
    <w:uiPriority w:val="99"/>
    <w:rsid w:val="00C729A4"/>
    <w:rPr>
      <w:rFonts w:ascii="Verdana" w:eastAsia="Times New Roman" w:hAnsi="Verdana" w:cs="Verdana"/>
      <w:sz w:val="20"/>
      <w:szCs w:val="20"/>
      <w:lang w:val="en-US" w:eastAsia="ru-RU"/>
    </w:rPr>
  </w:style>
  <w:style w:type="paragraph" w:customStyle="1" w:styleId="1b">
    <w:name w:val="Верхний колонтитул1"/>
    <w:basedOn w:val="a4"/>
    <w:next w:val="aff2"/>
    <w:uiPriority w:val="99"/>
    <w:rsid w:val="00C729A4"/>
    <w:pPr>
      <w:tabs>
        <w:tab w:val="center" w:pos="4677"/>
        <w:tab w:val="right" w:pos="9355"/>
      </w:tabs>
    </w:pPr>
    <w:rPr>
      <w:rFonts w:ascii="Calibri" w:eastAsia="Times New Roman" w:hAnsi="Calibri"/>
      <w:sz w:val="22"/>
      <w:lang w:eastAsia="ru-RU"/>
    </w:rPr>
  </w:style>
  <w:style w:type="character" w:customStyle="1" w:styleId="1c">
    <w:name w:val="Верхний колонтитул Знак1"/>
    <w:uiPriority w:val="99"/>
    <w:semiHidden/>
    <w:rsid w:val="00C729A4"/>
    <w:rPr>
      <w:rFonts w:ascii="Times New Roman" w:eastAsia="Times New Roman" w:hAnsi="Times New Roman" w:cs="Times New Roman"/>
      <w:sz w:val="24"/>
      <w:szCs w:val="24"/>
      <w:lang w:eastAsia="ru-RU"/>
    </w:rPr>
  </w:style>
  <w:style w:type="paragraph" w:customStyle="1" w:styleId="1d">
    <w:name w:val="Нижний колонтитул1"/>
    <w:basedOn w:val="a4"/>
    <w:next w:val="aff4"/>
    <w:uiPriority w:val="99"/>
    <w:rsid w:val="00C729A4"/>
    <w:pPr>
      <w:tabs>
        <w:tab w:val="center" w:pos="4677"/>
        <w:tab w:val="right" w:pos="9355"/>
      </w:tabs>
    </w:pPr>
    <w:rPr>
      <w:rFonts w:ascii="Calibri" w:eastAsia="Times New Roman" w:hAnsi="Calibri"/>
      <w:sz w:val="22"/>
      <w:lang w:eastAsia="ru-RU"/>
    </w:rPr>
  </w:style>
  <w:style w:type="character" w:customStyle="1" w:styleId="1e">
    <w:name w:val="Нижний колонтитул Знак1"/>
    <w:uiPriority w:val="99"/>
    <w:semiHidden/>
    <w:rsid w:val="00C729A4"/>
    <w:rPr>
      <w:rFonts w:ascii="Times New Roman" w:eastAsia="Times New Roman" w:hAnsi="Times New Roman" w:cs="Times New Roman"/>
      <w:sz w:val="24"/>
      <w:szCs w:val="24"/>
      <w:lang w:eastAsia="ru-RU"/>
    </w:rPr>
  </w:style>
  <w:style w:type="character" w:customStyle="1" w:styleId="26">
    <w:name w:val="Основной текст 2 Знак"/>
    <w:link w:val="27"/>
    <w:uiPriority w:val="99"/>
    <w:locked/>
    <w:rsid w:val="00C729A4"/>
    <w:rPr>
      <w:rFonts w:eastAsia="Times New Roman"/>
    </w:rPr>
  </w:style>
  <w:style w:type="paragraph" w:styleId="27">
    <w:name w:val="Body Text 2"/>
    <w:basedOn w:val="a4"/>
    <w:link w:val="26"/>
    <w:uiPriority w:val="99"/>
    <w:rsid w:val="00C729A4"/>
    <w:pPr>
      <w:spacing w:before="120" w:after="120" w:line="480" w:lineRule="auto"/>
    </w:pPr>
    <w:rPr>
      <w:rFonts w:ascii="Calibri" w:eastAsia="Times New Roman" w:hAnsi="Calibri"/>
      <w:sz w:val="20"/>
      <w:szCs w:val="20"/>
    </w:rPr>
  </w:style>
  <w:style w:type="character" w:customStyle="1" w:styleId="210">
    <w:name w:val="Основной текст 2 Знак1"/>
    <w:uiPriority w:val="99"/>
    <w:rsid w:val="00C729A4"/>
    <w:rPr>
      <w:rFonts w:ascii="Times New Roman" w:hAnsi="Times New Roman"/>
      <w:sz w:val="24"/>
      <w:szCs w:val="22"/>
      <w:lang w:eastAsia="en-US"/>
    </w:rPr>
  </w:style>
  <w:style w:type="table" w:styleId="-5">
    <w:name w:val="Light Shading Accent 5"/>
    <w:basedOn w:val="a6"/>
    <w:uiPriority w:val="99"/>
    <w:rsid w:val="00C729A4"/>
    <w:rPr>
      <w:rFonts w:eastAsia="Times New Roman"/>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character" w:styleId="afff6">
    <w:name w:val="page number"/>
    <w:uiPriority w:val="99"/>
    <w:rsid w:val="00C729A4"/>
    <w:rPr>
      <w:rFonts w:cs="Times New Roman"/>
    </w:rPr>
  </w:style>
  <w:style w:type="paragraph" w:customStyle="1" w:styleId="1f">
    <w:name w:val="Схема документа1"/>
    <w:basedOn w:val="a4"/>
    <w:next w:val="afff7"/>
    <w:link w:val="afff8"/>
    <w:uiPriority w:val="99"/>
    <w:semiHidden/>
    <w:unhideWhenUsed/>
    <w:rsid w:val="00C729A4"/>
    <w:rPr>
      <w:rFonts w:ascii="Tahoma" w:eastAsia="Times New Roman" w:hAnsi="Tahoma"/>
      <w:sz w:val="16"/>
      <w:szCs w:val="16"/>
    </w:rPr>
  </w:style>
  <w:style w:type="character" w:customStyle="1" w:styleId="afff8">
    <w:name w:val="Схема документа Знак"/>
    <w:link w:val="1f"/>
    <w:uiPriority w:val="99"/>
    <w:semiHidden/>
    <w:rsid w:val="00C729A4"/>
    <w:rPr>
      <w:rFonts w:ascii="Tahoma" w:eastAsia="Times New Roman" w:hAnsi="Tahoma"/>
      <w:sz w:val="16"/>
      <w:szCs w:val="16"/>
    </w:rPr>
  </w:style>
  <w:style w:type="paragraph" w:customStyle="1" w:styleId="1f0">
    <w:name w:val="Заголовок оглавления1"/>
    <w:basedOn w:val="1"/>
    <w:next w:val="a4"/>
    <w:uiPriority w:val="39"/>
    <w:semiHidden/>
    <w:unhideWhenUsed/>
    <w:qFormat/>
    <w:rsid w:val="00C729A4"/>
    <w:pPr>
      <w:spacing w:before="480" w:after="0"/>
      <w:jc w:val="left"/>
      <w:outlineLvl w:val="9"/>
    </w:pPr>
    <w:rPr>
      <w:caps w:val="0"/>
      <w:color w:val="365F91"/>
      <w:sz w:val="28"/>
    </w:rPr>
  </w:style>
  <w:style w:type="paragraph" w:customStyle="1" w:styleId="1f1">
    <w:name w:val="Название объекта1"/>
    <w:basedOn w:val="a4"/>
    <w:next w:val="a4"/>
    <w:uiPriority w:val="35"/>
    <w:unhideWhenUsed/>
    <w:qFormat/>
    <w:rsid w:val="00C729A4"/>
    <w:pPr>
      <w:spacing w:after="200"/>
    </w:pPr>
    <w:rPr>
      <w:rFonts w:eastAsia="Times New Roman"/>
      <w:b/>
      <w:bCs/>
      <w:color w:val="4F81BD"/>
      <w:sz w:val="18"/>
      <w:szCs w:val="18"/>
      <w:lang w:eastAsia="ru-RU"/>
    </w:rPr>
  </w:style>
  <w:style w:type="paragraph" w:customStyle="1" w:styleId="410">
    <w:name w:val="Оглавление 41"/>
    <w:basedOn w:val="a4"/>
    <w:next w:val="a4"/>
    <w:autoRedefine/>
    <w:uiPriority w:val="39"/>
    <w:unhideWhenUsed/>
    <w:rsid w:val="00C729A4"/>
    <w:pPr>
      <w:spacing w:after="100"/>
      <w:ind w:left="660"/>
    </w:pPr>
    <w:rPr>
      <w:rFonts w:ascii="Calibri" w:eastAsia="Times New Roman" w:hAnsi="Calibri"/>
      <w:sz w:val="22"/>
      <w:lang w:eastAsia="ru-RU"/>
    </w:rPr>
  </w:style>
  <w:style w:type="paragraph" w:customStyle="1" w:styleId="510">
    <w:name w:val="Оглавление 51"/>
    <w:basedOn w:val="a4"/>
    <w:next w:val="a4"/>
    <w:autoRedefine/>
    <w:uiPriority w:val="39"/>
    <w:unhideWhenUsed/>
    <w:rsid w:val="00C729A4"/>
    <w:pPr>
      <w:spacing w:after="100"/>
      <w:ind w:left="880"/>
    </w:pPr>
    <w:rPr>
      <w:rFonts w:ascii="Calibri" w:eastAsia="Times New Roman" w:hAnsi="Calibri"/>
      <w:sz w:val="22"/>
      <w:lang w:eastAsia="ru-RU"/>
    </w:rPr>
  </w:style>
  <w:style w:type="paragraph" w:customStyle="1" w:styleId="61">
    <w:name w:val="Оглавление 61"/>
    <w:basedOn w:val="a4"/>
    <w:next w:val="a4"/>
    <w:autoRedefine/>
    <w:uiPriority w:val="39"/>
    <w:unhideWhenUsed/>
    <w:rsid w:val="00C729A4"/>
    <w:pPr>
      <w:spacing w:after="100"/>
      <w:ind w:left="1100"/>
    </w:pPr>
    <w:rPr>
      <w:rFonts w:ascii="Calibri" w:eastAsia="Times New Roman" w:hAnsi="Calibri"/>
      <w:sz w:val="22"/>
      <w:lang w:eastAsia="ru-RU"/>
    </w:rPr>
  </w:style>
  <w:style w:type="paragraph" w:customStyle="1" w:styleId="71">
    <w:name w:val="Оглавление 71"/>
    <w:basedOn w:val="a4"/>
    <w:next w:val="a4"/>
    <w:autoRedefine/>
    <w:uiPriority w:val="39"/>
    <w:unhideWhenUsed/>
    <w:rsid w:val="00C729A4"/>
    <w:pPr>
      <w:spacing w:after="100"/>
      <w:ind w:left="1320"/>
    </w:pPr>
    <w:rPr>
      <w:rFonts w:ascii="Calibri" w:eastAsia="Times New Roman" w:hAnsi="Calibri"/>
      <w:sz w:val="22"/>
      <w:lang w:eastAsia="ru-RU"/>
    </w:rPr>
  </w:style>
  <w:style w:type="paragraph" w:customStyle="1" w:styleId="81">
    <w:name w:val="Оглавление 81"/>
    <w:basedOn w:val="a4"/>
    <w:next w:val="a4"/>
    <w:autoRedefine/>
    <w:uiPriority w:val="39"/>
    <w:unhideWhenUsed/>
    <w:rsid w:val="00C729A4"/>
    <w:pPr>
      <w:spacing w:after="100"/>
      <w:ind w:left="1540"/>
    </w:pPr>
    <w:rPr>
      <w:rFonts w:ascii="Calibri" w:eastAsia="Times New Roman" w:hAnsi="Calibri"/>
      <w:sz w:val="22"/>
      <w:lang w:eastAsia="ru-RU"/>
    </w:rPr>
  </w:style>
  <w:style w:type="paragraph" w:customStyle="1" w:styleId="91">
    <w:name w:val="Оглавление 91"/>
    <w:basedOn w:val="a4"/>
    <w:next w:val="a4"/>
    <w:autoRedefine/>
    <w:uiPriority w:val="39"/>
    <w:unhideWhenUsed/>
    <w:rsid w:val="00C729A4"/>
    <w:pPr>
      <w:spacing w:after="100"/>
      <w:ind w:left="1760"/>
    </w:pPr>
    <w:rPr>
      <w:rFonts w:ascii="Calibri" w:eastAsia="Times New Roman" w:hAnsi="Calibri"/>
      <w:sz w:val="22"/>
      <w:lang w:eastAsia="ru-RU"/>
    </w:rPr>
  </w:style>
  <w:style w:type="paragraph" w:customStyle="1" w:styleId="xl60">
    <w:name w:val="xl60"/>
    <w:basedOn w:val="a4"/>
    <w:uiPriority w:val="99"/>
    <w:rsid w:val="00C729A4"/>
    <w:pPr>
      <w:pBdr>
        <w:top w:val="single" w:sz="4" w:space="0" w:color="auto"/>
        <w:left w:val="single" w:sz="4" w:space="0" w:color="auto"/>
        <w:bottom w:val="single" w:sz="4" w:space="0" w:color="auto"/>
        <w:right w:val="single" w:sz="4" w:space="0" w:color="auto"/>
      </w:pBdr>
      <w:shd w:val="clear" w:color="000000" w:fill="FFFFC0"/>
      <w:spacing w:before="100" w:beforeAutospacing="1" w:after="100" w:afterAutospacing="1"/>
      <w:jc w:val="center"/>
      <w:textAlignment w:val="center"/>
    </w:pPr>
    <w:rPr>
      <w:rFonts w:ascii="Arial" w:eastAsia="Times New Roman" w:hAnsi="Arial" w:cs="Arial"/>
      <w:b/>
      <w:bCs/>
      <w:sz w:val="20"/>
      <w:szCs w:val="20"/>
      <w:lang w:eastAsia="ru-RU"/>
    </w:rPr>
  </w:style>
  <w:style w:type="paragraph" w:customStyle="1" w:styleId="xl61">
    <w:name w:val="xl61"/>
    <w:basedOn w:val="a4"/>
    <w:uiPriority w:val="99"/>
    <w:rsid w:val="00C729A4"/>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Times New Roman"/>
      <w:szCs w:val="24"/>
      <w:lang w:eastAsia="ru-RU"/>
    </w:rPr>
  </w:style>
  <w:style w:type="paragraph" w:customStyle="1" w:styleId="xl62">
    <w:name w:val="xl62"/>
    <w:basedOn w:val="a4"/>
    <w:uiPriority w:val="99"/>
    <w:rsid w:val="00C729A4"/>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Cs w:val="24"/>
      <w:lang w:eastAsia="ru-RU"/>
    </w:rPr>
  </w:style>
  <w:style w:type="paragraph" w:styleId="afff9">
    <w:name w:val="footnote text"/>
    <w:basedOn w:val="a4"/>
    <w:link w:val="afffa"/>
    <w:uiPriority w:val="99"/>
    <w:unhideWhenUsed/>
    <w:rsid w:val="00C729A4"/>
    <w:rPr>
      <w:rFonts w:eastAsia="Times New Roman"/>
      <w:sz w:val="20"/>
      <w:szCs w:val="20"/>
    </w:rPr>
  </w:style>
  <w:style w:type="character" w:customStyle="1" w:styleId="afffa">
    <w:name w:val="Текст сноски Знак"/>
    <w:link w:val="afff9"/>
    <w:uiPriority w:val="99"/>
    <w:rsid w:val="00C729A4"/>
    <w:rPr>
      <w:rFonts w:ascii="Times New Roman" w:eastAsia="Times New Roman" w:hAnsi="Times New Roman"/>
    </w:rPr>
  </w:style>
  <w:style w:type="character" w:styleId="afffb">
    <w:name w:val="footnote reference"/>
    <w:uiPriority w:val="99"/>
    <w:unhideWhenUsed/>
    <w:qFormat/>
    <w:rsid w:val="00C729A4"/>
    <w:rPr>
      <w:vertAlign w:val="superscript"/>
    </w:rPr>
  </w:style>
  <w:style w:type="character" w:styleId="afffc">
    <w:name w:val="FollowedHyperlink"/>
    <w:uiPriority w:val="99"/>
    <w:unhideWhenUsed/>
    <w:rsid w:val="00C729A4"/>
    <w:rPr>
      <w:color w:val="800080"/>
      <w:u w:val="single"/>
    </w:rPr>
  </w:style>
  <w:style w:type="character" w:customStyle="1" w:styleId="28">
    <w:name w:val="Верхний колонтитул Знак2"/>
    <w:uiPriority w:val="99"/>
    <w:semiHidden/>
    <w:rsid w:val="00C729A4"/>
  </w:style>
  <w:style w:type="character" w:customStyle="1" w:styleId="29">
    <w:name w:val="Нижний колонтитул Знак2"/>
    <w:uiPriority w:val="99"/>
    <w:semiHidden/>
    <w:rsid w:val="00C729A4"/>
  </w:style>
  <w:style w:type="paragraph" w:styleId="afff7">
    <w:name w:val="Document Map"/>
    <w:basedOn w:val="a4"/>
    <w:link w:val="1f2"/>
    <w:uiPriority w:val="99"/>
    <w:unhideWhenUsed/>
    <w:rsid w:val="00C729A4"/>
    <w:rPr>
      <w:rFonts w:ascii="Tahoma" w:eastAsia="Times New Roman" w:hAnsi="Tahoma"/>
      <w:sz w:val="16"/>
      <w:szCs w:val="16"/>
    </w:rPr>
  </w:style>
  <w:style w:type="character" w:customStyle="1" w:styleId="1f2">
    <w:name w:val="Схема документа Знак1"/>
    <w:link w:val="afff7"/>
    <w:uiPriority w:val="99"/>
    <w:rsid w:val="00C729A4"/>
    <w:rPr>
      <w:rFonts w:ascii="Tahoma" w:eastAsia="Times New Roman" w:hAnsi="Tahoma"/>
      <w:sz w:val="16"/>
      <w:szCs w:val="16"/>
    </w:rPr>
  </w:style>
  <w:style w:type="paragraph" w:styleId="42">
    <w:name w:val="toc 4"/>
    <w:basedOn w:val="a4"/>
    <w:next w:val="a4"/>
    <w:autoRedefine/>
    <w:uiPriority w:val="39"/>
    <w:unhideWhenUsed/>
    <w:qFormat/>
    <w:rsid w:val="00C729A4"/>
    <w:pPr>
      <w:spacing w:after="100"/>
      <w:ind w:left="660"/>
    </w:pPr>
    <w:rPr>
      <w:rFonts w:ascii="Calibri" w:eastAsia="Times New Roman" w:hAnsi="Calibri"/>
      <w:sz w:val="22"/>
      <w:lang w:eastAsia="ru-RU"/>
    </w:rPr>
  </w:style>
  <w:style w:type="paragraph" w:styleId="52">
    <w:name w:val="toc 5"/>
    <w:basedOn w:val="a4"/>
    <w:next w:val="a4"/>
    <w:autoRedefine/>
    <w:uiPriority w:val="39"/>
    <w:unhideWhenUsed/>
    <w:qFormat/>
    <w:rsid w:val="00C729A4"/>
    <w:pPr>
      <w:spacing w:after="100"/>
      <w:ind w:left="880"/>
    </w:pPr>
    <w:rPr>
      <w:rFonts w:ascii="Calibri" w:eastAsia="Times New Roman" w:hAnsi="Calibri"/>
      <w:sz w:val="22"/>
      <w:lang w:eastAsia="ru-RU"/>
    </w:rPr>
  </w:style>
  <w:style w:type="paragraph" w:styleId="62">
    <w:name w:val="toc 6"/>
    <w:basedOn w:val="a4"/>
    <w:next w:val="a4"/>
    <w:autoRedefine/>
    <w:uiPriority w:val="39"/>
    <w:unhideWhenUsed/>
    <w:rsid w:val="00C729A4"/>
    <w:pPr>
      <w:spacing w:after="100"/>
      <w:ind w:left="1100"/>
    </w:pPr>
    <w:rPr>
      <w:rFonts w:ascii="Calibri" w:eastAsia="Times New Roman" w:hAnsi="Calibri"/>
      <w:sz w:val="22"/>
      <w:lang w:eastAsia="ru-RU"/>
    </w:rPr>
  </w:style>
  <w:style w:type="paragraph" w:styleId="72">
    <w:name w:val="toc 7"/>
    <w:basedOn w:val="a4"/>
    <w:next w:val="a4"/>
    <w:autoRedefine/>
    <w:uiPriority w:val="39"/>
    <w:unhideWhenUsed/>
    <w:rsid w:val="00C729A4"/>
    <w:pPr>
      <w:spacing w:after="100"/>
      <w:ind w:left="1320"/>
    </w:pPr>
    <w:rPr>
      <w:rFonts w:ascii="Calibri" w:eastAsia="Times New Roman" w:hAnsi="Calibri"/>
      <w:sz w:val="22"/>
      <w:lang w:eastAsia="ru-RU"/>
    </w:rPr>
  </w:style>
  <w:style w:type="paragraph" w:styleId="82">
    <w:name w:val="toc 8"/>
    <w:basedOn w:val="a4"/>
    <w:next w:val="a4"/>
    <w:autoRedefine/>
    <w:uiPriority w:val="39"/>
    <w:unhideWhenUsed/>
    <w:rsid w:val="00C729A4"/>
    <w:pPr>
      <w:spacing w:after="100"/>
      <w:ind w:left="1540"/>
    </w:pPr>
    <w:rPr>
      <w:rFonts w:ascii="Calibri" w:eastAsia="Times New Roman" w:hAnsi="Calibri"/>
      <w:sz w:val="22"/>
      <w:lang w:eastAsia="ru-RU"/>
    </w:rPr>
  </w:style>
  <w:style w:type="paragraph" w:styleId="92">
    <w:name w:val="toc 9"/>
    <w:basedOn w:val="a4"/>
    <w:next w:val="a4"/>
    <w:autoRedefine/>
    <w:uiPriority w:val="39"/>
    <w:unhideWhenUsed/>
    <w:rsid w:val="00C729A4"/>
    <w:pPr>
      <w:spacing w:after="100"/>
      <w:ind w:left="1760"/>
    </w:pPr>
    <w:rPr>
      <w:rFonts w:ascii="Calibri" w:eastAsia="Times New Roman" w:hAnsi="Calibri"/>
      <w:sz w:val="22"/>
      <w:lang w:eastAsia="ru-RU"/>
    </w:rPr>
  </w:style>
  <w:style w:type="table" w:customStyle="1" w:styleId="-51">
    <w:name w:val="Светлая заливка - Акцент 51"/>
    <w:basedOn w:val="a6"/>
    <w:next w:val="-5"/>
    <w:uiPriority w:val="99"/>
    <w:rsid w:val="00C729A4"/>
    <w:rPr>
      <w:rFonts w:eastAsia="Times New Roman"/>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paragraph" w:customStyle="1" w:styleId="FR2">
    <w:name w:val="FR2"/>
    <w:rsid w:val="00C729A4"/>
    <w:pPr>
      <w:widowControl w:val="0"/>
      <w:autoSpaceDE w:val="0"/>
      <w:autoSpaceDN w:val="0"/>
      <w:adjustRightInd w:val="0"/>
      <w:spacing w:line="480" w:lineRule="auto"/>
      <w:ind w:left="1240" w:hanging="420"/>
    </w:pPr>
    <w:rPr>
      <w:rFonts w:ascii="Times New Roman" w:eastAsia="Times New Roman" w:hAnsi="Times New Roman"/>
      <w:sz w:val="18"/>
      <w:szCs w:val="18"/>
    </w:rPr>
  </w:style>
  <w:style w:type="character" w:customStyle="1" w:styleId="mw-headline">
    <w:name w:val="mw-headline"/>
    <w:rsid w:val="00C729A4"/>
  </w:style>
  <w:style w:type="paragraph" w:customStyle="1" w:styleId="afffd">
    <w:name w:val="Стандартный"/>
    <w:basedOn w:val="a4"/>
    <w:rsid w:val="00C729A4"/>
    <w:pPr>
      <w:suppressAutoHyphens/>
      <w:ind w:firstLine="851"/>
    </w:pPr>
    <w:rPr>
      <w:rFonts w:eastAsia="Times New Roman"/>
      <w:sz w:val="26"/>
      <w:szCs w:val="24"/>
      <w:lang w:eastAsia="ar-SA"/>
    </w:rPr>
  </w:style>
  <w:style w:type="paragraph" w:customStyle="1" w:styleId="1f3">
    <w:name w:val="заголовок 1"/>
    <w:basedOn w:val="a4"/>
    <w:next w:val="a4"/>
    <w:rsid w:val="00C729A4"/>
    <w:pPr>
      <w:keepNext/>
      <w:suppressAutoHyphens/>
    </w:pPr>
    <w:rPr>
      <w:rFonts w:eastAsia="Times New Roman"/>
      <w:szCs w:val="20"/>
      <w:lang w:eastAsia="ar-SA"/>
    </w:rPr>
  </w:style>
  <w:style w:type="character" w:customStyle="1" w:styleId="WW8Num2z1">
    <w:name w:val="WW8Num2z1"/>
    <w:rsid w:val="00C729A4"/>
    <w:rPr>
      <w:rFonts w:ascii="OpenSymbol" w:hAnsi="OpenSymbol" w:cs="OpenSymbol"/>
    </w:rPr>
  </w:style>
  <w:style w:type="paragraph" w:customStyle="1" w:styleId="xl86">
    <w:name w:val="xl86"/>
    <w:basedOn w:val="a4"/>
    <w:rsid w:val="00C729A4"/>
    <w:pPr>
      <w:pBdr>
        <w:top w:val="single" w:sz="8" w:space="0" w:color="auto"/>
        <w:left w:val="single" w:sz="4" w:space="0" w:color="auto"/>
        <w:bottom w:val="single" w:sz="8" w:space="0" w:color="auto"/>
        <w:right w:val="single" w:sz="8" w:space="0" w:color="auto"/>
      </w:pBdr>
      <w:spacing w:before="100" w:beforeAutospacing="1" w:after="100" w:afterAutospacing="1"/>
    </w:pPr>
    <w:rPr>
      <w:rFonts w:eastAsia="Times New Roman"/>
      <w:szCs w:val="24"/>
      <w:lang w:eastAsia="ru-RU"/>
    </w:rPr>
  </w:style>
  <w:style w:type="paragraph" w:customStyle="1" w:styleId="xl87">
    <w:name w:val="xl87"/>
    <w:basedOn w:val="a4"/>
    <w:rsid w:val="00C729A4"/>
    <w:pPr>
      <w:pBdr>
        <w:top w:val="single" w:sz="8" w:space="0" w:color="auto"/>
        <w:left w:val="single" w:sz="8" w:space="0" w:color="auto"/>
        <w:right w:val="single" w:sz="8" w:space="0" w:color="auto"/>
      </w:pBdr>
      <w:spacing w:before="100" w:beforeAutospacing="1" w:after="100" w:afterAutospacing="1"/>
      <w:jc w:val="center"/>
      <w:textAlignment w:val="center"/>
    </w:pPr>
    <w:rPr>
      <w:rFonts w:eastAsia="Times New Roman"/>
      <w:color w:val="000000"/>
      <w:szCs w:val="24"/>
      <w:lang w:eastAsia="ru-RU"/>
    </w:rPr>
  </w:style>
  <w:style w:type="paragraph" w:customStyle="1" w:styleId="xl88">
    <w:name w:val="xl88"/>
    <w:basedOn w:val="a4"/>
    <w:rsid w:val="00C729A4"/>
    <w:pPr>
      <w:pBdr>
        <w:left w:val="single" w:sz="8" w:space="0" w:color="auto"/>
        <w:right w:val="single" w:sz="8" w:space="0" w:color="auto"/>
      </w:pBdr>
      <w:spacing w:before="100" w:beforeAutospacing="1" w:after="100" w:afterAutospacing="1"/>
      <w:jc w:val="center"/>
      <w:textAlignment w:val="center"/>
    </w:pPr>
    <w:rPr>
      <w:rFonts w:eastAsia="Times New Roman"/>
      <w:color w:val="000000"/>
      <w:szCs w:val="24"/>
      <w:lang w:eastAsia="ru-RU"/>
    </w:rPr>
  </w:style>
  <w:style w:type="paragraph" w:customStyle="1" w:styleId="xl89">
    <w:name w:val="xl89"/>
    <w:basedOn w:val="a4"/>
    <w:rsid w:val="00C729A4"/>
    <w:pPr>
      <w:pBdr>
        <w:top w:val="single" w:sz="8" w:space="0" w:color="auto"/>
        <w:left w:val="single" w:sz="8" w:space="0" w:color="auto"/>
      </w:pBdr>
      <w:spacing w:before="100" w:beforeAutospacing="1" w:after="100" w:afterAutospacing="1"/>
      <w:jc w:val="center"/>
      <w:textAlignment w:val="center"/>
    </w:pPr>
    <w:rPr>
      <w:rFonts w:eastAsia="Times New Roman"/>
      <w:color w:val="000000"/>
      <w:szCs w:val="24"/>
      <w:lang w:eastAsia="ru-RU"/>
    </w:rPr>
  </w:style>
  <w:style w:type="paragraph" w:customStyle="1" w:styleId="xl90">
    <w:name w:val="xl90"/>
    <w:basedOn w:val="a4"/>
    <w:rsid w:val="00C729A4"/>
    <w:pPr>
      <w:pBdr>
        <w:top w:val="single" w:sz="8" w:space="0" w:color="auto"/>
        <w:bottom w:val="single" w:sz="8" w:space="0" w:color="auto"/>
      </w:pBdr>
      <w:spacing w:before="100" w:beforeAutospacing="1" w:after="100" w:afterAutospacing="1"/>
      <w:jc w:val="center"/>
      <w:textAlignment w:val="center"/>
    </w:pPr>
    <w:rPr>
      <w:rFonts w:eastAsia="Times New Roman"/>
      <w:color w:val="000000"/>
      <w:szCs w:val="24"/>
      <w:lang w:eastAsia="ru-RU"/>
    </w:rPr>
  </w:style>
  <w:style w:type="paragraph" w:customStyle="1" w:styleId="xl91">
    <w:name w:val="xl91"/>
    <w:basedOn w:val="a4"/>
    <w:rsid w:val="00C729A4"/>
    <w:pPr>
      <w:pBdr>
        <w:top w:val="single" w:sz="8" w:space="0" w:color="auto"/>
        <w:bottom w:val="single" w:sz="8" w:space="0" w:color="auto"/>
        <w:right w:val="single" w:sz="8" w:space="0" w:color="auto"/>
      </w:pBdr>
      <w:spacing w:before="100" w:beforeAutospacing="1" w:after="100" w:afterAutospacing="1"/>
      <w:jc w:val="center"/>
      <w:textAlignment w:val="center"/>
    </w:pPr>
    <w:rPr>
      <w:rFonts w:eastAsia="Times New Roman"/>
      <w:color w:val="000000"/>
      <w:szCs w:val="24"/>
      <w:lang w:eastAsia="ru-RU"/>
    </w:rPr>
  </w:style>
  <w:style w:type="paragraph" w:customStyle="1" w:styleId="xl92">
    <w:name w:val="xl92"/>
    <w:basedOn w:val="a4"/>
    <w:rsid w:val="00C729A4"/>
    <w:pPr>
      <w:pBdr>
        <w:top w:val="single" w:sz="8" w:space="0" w:color="auto"/>
        <w:left w:val="single" w:sz="8" w:space="0" w:color="auto"/>
        <w:right w:val="single" w:sz="8" w:space="0" w:color="auto"/>
      </w:pBdr>
      <w:spacing w:before="100" w:beforeAutospacing="1" w:after="100" w:afterAutospacing="1"/>
      <w:textAlignment w:val="center"/>
    </w:pPr>
    <w:rPr>
      <w:rFonts w:eastAsia="Times New Roman"/>
      <w:color w:val="000000"/>
      <w:szCs w:val="24"/>
      <w:lang w:eastAsia="ru-RU"/>
    </w:rPr>
  </w:style>
  <w:style w:type="paragraph" w:customStyle="1" w:styleId="xl93">
    <w:name w:val="xl93"/>
    <w:basedOn w:val="a4"/>
    <w:rsid w:val="00C729A4"/>
    <w:pPr>
      <w:pBdr>
        <w:left w:val="single" w:sz="8" w:space="0" w:color="auto"/>
        <w:right w:val="single" w:sz="8" w:space="0" w:color="auto"/>
      </w:pBdr>
      <w:spacing w:before="100" w:beforeAutospacing="1" w:after="100" w:afterAutospacing="1"/>
      <w:textAlignment w:val="center"/>
    </w:pPr>
    <w:rPr>
      <w:rFonts w:eastAsia="Times New Roman"/>
      <w:color w:val="000000"/>
      <w:szCs w:val="24"/>
      <w:lang w:eastAsia="ru-RU"/>
    </w:rPr>
  </w:style>
  <w:style w:type="paragraph" w:customStyle="1" w:styleId="xl94">
    <w:name w:val="xl94"/>
    <w:basedOn w:val="a4"/>
    <w:rsid w:val="00C729A4"/>
    <w:pPr>
      <w:pBdr>
        <w:left w:val="single" w:sz="8" w:space="0" w:color="auto"/>
        <w:bottom w:val="single" w:sz="8" w:space="0" w:color="auto"/>
        <w:right w:val="single" w:sz="8" w:space="0" w:color="auto"/>
      </w:pBdr>
      <w:spacing w:before="100" w:beforeAutospacing="1" w:after="100" w:afterAutospacing="1"/>
      <w:textAlignment w:val="center"/>
    </w:pPr>
    <w:rPr>
      <w:rFonts w:eastAsia="Times New Roman"/>
      <w:color w:val="000000"/>
      <w:szCs w:val="24"/>
      <w:lang w:eastAsia="ru-RU"/>
    </w:rPr>
  </w:style>
  <w:style w:type="paragraph" w:customStyle="1" w:styleId="font7">
    <w:name w:val="font7"/>
    <w:basedOn w:val="a4"/>
    <w:rsid w:val="00C729A4"/>
    <w:pPr>
      <w:spacing w:before="100" w:beforeAutospacing="1" w:after="100" w:afterAutospacing="1"/>
    </w:pPr>
    <w:rPr>
      <w:rFonts w:eastAsia="Times New Roman"/>
      <w:sz w:val="16"/>
      <w:szCs w:val="16"/>
      <w:lang w:eastAsia="ru-RU"/>
    </w:rPr>
  </w:style>
  <w:style w:type="paragraph" w:customStyle="1" w:styleId="font8">
    <w:name w:val="font8"/>
    <w:basedOn w:val="a4"/>
    <w:rsid w:val="00C729A4"/>
    <w:pPr>
      <w:spacing w:before="100" w:beforeAutospacing="1" w:after="100" w:afterAutospacing="1"/>
    </w:pPr>
    <w:rPr>
      <w:rFonts w:eastAsia="Times New Roman"/>
      <w:sz w:val="16"/>
      <w:szCs w:val="16"/>
      <w:lang w:eastAsia="ru-RU"/>
    </w:rPr>
  </w:style>
  <w:style w:type="paragraph" w:customStyle="1" w:styleId="font9">
    <w:name w:val="font9"/>
    <w:basedOn w:val="a4"/>
    <w:rsid w:val="00C729A4"/>
    <w:pPr>
      <w:spacing w:before="100" w:beforeAutospacing="1" w:after="100" w:afterAutospacing="1"/>
    </w:pPr>
    <w:rPr>
      <w:rFonts w:ascii="Arial" w:eastAsia="Times New Roman" w:hAnsi="Arial" w:cs="Arial"/>
      <w:b/>
      <w:bCs/>
      <w:sz w:val="20"/>
      <w:szCs w:val="20"/>
      <w:lang w:eastAsia="ru-RU"/>
    </w:rPr>
  </w:style>
  <w:style w:type="paragraph" w:customStyle="1" w:styleId="xl95">
    <w:name w:val="xl95"/>
    <w:basedOn w:val="a4"/>
    <w:rsid w:val="00C729A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20"/>
      <w:szCs w:val="20"/>
      <w:lang w:eastAsia="ru-RU"/>
    </w:rPr>
  </w:style>
  <w:style w:type="paragraph" w:customStyle="1" w:styleId="xl96">
    <w:name w:val="xl96"/>
    <w:basedOn w:val="a4"/>
    <w:rsid w:val="00C729A4"/>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0"/>
      <w:szCs w:val="20"/>
      <w:lang w:eastAsia="ru-RU"/>
    </w:rPr>
  </w:style>
  <w:style w:type="paragraph" w:customStyle="1" w:styleId="xl97">
    <w:name w:val="xl97"/>
    <w:basedOn w:val="a4"/>
    <w:rsid w:val="00C729A4"/>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0"/>
      <w:szCs w:val="20"/>
      <w:lang w:eastAsia="ru-RU"/>
    </w:rPr>
  </w:style>
  <w:style w:type="paragraph" w:customStyle="1" w:styleId="xl98">
    <w:name w:val="xl98"/>
    <w:basedOn w:val="a4"/>
    <w:rsid w:val="00C729A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20"/>
      <w:szCs w:val="20"/>
      <w:lang w:eastAsia="ru-RU"/>
    </w:rPr>
  </w:style>
  <w:style w:type="paragraph" w:customStyle="1" w:styleId="xl99">
    <w:name w:val="xl99"/>
    <w:basedOn w:val="a4"/>
    <w:rsid w:val="00C729A4"/>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20"/>
      <w:szCs w:val="20"/>
      <w:lang w:eastAsia="ru-RU"/>
    </w:rPr>
  </w:style>
  <w:style w:type="paragraph" w:customStyle="1" w:styleId="xl100">
    <w:name w:val="xl100"/>
    <w:basedOn w:val="a4"/>
    <w:rsid w:val="00C729A4"/>
    <w:pPr>
      <w:pBdr>
        <w:top w:val="single" w:sz="4" w:space="0" w:color="auto"/>
        <w:left w:val="single" w:sz="4" w:space="0" w:color="auto"/>
        <w:bottom w:val="single" w:sz="4" w:space="0" w:color="auto"/>
      </w:pBdr>
      <w:spacing w:before="100" w:beforeAutospacing="1" w:after="100" w:afterAutospacing="1"/>
      <w:jc w:val="center"/>
      <w:textAlignment w:val="center"/>
    </w:pPr>
    <w:rPr>
      <w:rFonts w:eastAsia="Times New Roman"/>
      <w:b/>
      <w:bCs/>
      <w:sz w:val="20"/>
      <w:szCs w:val="20"/>
      <w:lang w:eastAsia="ru-RU"/>
    </w:rPr>
  </w:style>
  <w:style w:type="paragraph" w:customStyle="1" w:styleId="xl101">
    <w:name w:val="xl101"/>
    <w:basedOn w:val="a4"/>
    <w:rsid w:val="00C729A4"/>
    <w:pPr>
      <w:pBdr>
        <w:top w:val="single" w:sz="4" w:space="0" w:color="auto"/>
        <w:bottom w:val="single" w:sz="4" w:space="0" w:color="auto"/>
      </w:pBdr>
      <w:spacing w:before="100" w:beforeAutospacing="1" w:after="100" w:afterAutospacing="1"/>
      <w:jc w:val="center"/>
      <w:textAlignment w:val="center"/>
    </w:pPr>
    <w:rPr>
      <w:rFonts w:eastAsia="Times New Roman"/>
      <w:b/>
      <w:bCs/>
      <w:color w:val="000000"/>
      <w:szCs w:val="24"/>
      <w:lang w:eastAsia="ru-RU"/>
    </w:rPr>
  </w:style>
  <w:style w:type="paragraph" w:customStyle="1" w:styleId="xl102">
    <w:name w:val="xl102"/>
    <w:basedOn w:val="a4"/>
    <w:rsid w:val="00C729A4"/>
    <w:pPr>
      <w:pBdr>
        <w:top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b/>
      <w:bCs/>
      <w:color w:val="000000"/>
      <w:szCs w:val="24"/>
      <w:lang w:eastAsia="ru-RU"/>
    </w:rPr>
  </w:style>
  <w:style w:type="paragraph" w:customStyle="1" w:styleId="xl103">
    <w:name w:val="xl103"/>
    <w:basedOn w:val="a4"/>
    <w:rsid w:val="00C729A4"/>
    <w:pPr>
      <w:pBdr>
        <w:top w:val="single" w:sz="8" w:space="0" w:color="auto"/>
        <w:left w:val="single" w:sz="8" w:space="0" w:color="auto"/>
        <w:bottom w:val="single" w:sz="4" w:space="0" w:color="auto"/>
      </w:pBdr>
      <w:spacing w:before="100" w:beforeAutospacing="1" w:after="100" w:afterAutospacing="1"/>
      <w:jc w:val="center"/>
      <w:textAlignment w:val="center"/>
    </w:pPr>
    <w:rPr>
      <w:rFonts w:eastAsia="Times New Roman"/>
      <w:color w:val="000000"/>
      <w:szCs w:val="24"/>
      <w:lang w:eastAsia="ru-RU"/>
    </w:rPr>
  </w:style>
  <w:style w:type="paragraph" w:customStyle="1" w:styleId="xl104">
    <w:name w:val="xl104"/>
    <w:basedOn w:val="a4"/>
    <w:rsid w:val="00C729A4"/>
    <w:pPr>
      <w:pBdr>
        <w:top w:val="single" w:sz="8" w:space="0" w:color="auto"/>
        <w:bottom w:val="single" w:sz="4" w:space="0" w:color="auto"/>
      </w:pBdr>
      <w:spacing w:before="100" w:beforeAutospacing="1" w:after="100" w:afterAutospacing="1"/>
      <w:jc w:val="center"/>
      <w:textAlignment w:val="center"/>
    </w:pPr>
    <w:rPr>
      <w:rFonts w:eastAsia="Times New Roman"/>
      <w:color w:val="000000"/>
      <w:szCs w:val="24"/>
      <w:lang w:eastAsia="ru-RU"/>
    </w:rPr>
  </w:style>
  <w:style w:type="paragraph" w:customStyle="1" w:styleId="xl105">
    <w:name w:val="xl105"/>
    <w:basedOn w:val="a4"/>
    <w:rsid w:val="00C729A4"/>
    <w:pPr>
      <w:pBdr>
        <w:top w:val="single" w:sz="4" w:space="0" w:color="auto"/>
        <w:bottom w:val="single" w:sz="4" w:space="0" w:color="auto"/>
      </w:pBdr>
      <w:spacing w:before="100" w:beforeAutospacing="1" w:after="100" w:afterAutospacing="1"/>
    </w:pPr>
    <w:rPr>
      <w:rFonts w:eastAsia="Times New Roman"/>
      <w:b/>
      <w:bCs/>
      <w:color w:val="000000"/>
      <w:szCs w:val="24"/>
      <w:lang w:eastAsia="ru-RU"/>
    </w:rPr>
  </w:style>
  <w:style w:type="paragraph" w:customStyle="1" w:styleId="xl106">
    <w:name w:val="xl106"/>
    <w:basedOn w:val="a4"/>
    <w:rsid w:val="00C729A4"/>
    <w:pPr>
      <w:pBdr>
        <w:top w:val="single" w:sz="4" w:space="0" w:color="auto"/>
        <w:bottom w:val="single" w:sz="4" w:space="0" w:color="auto"/>
        <w:right w:val="single" w:sz="4" w:space="0" w:color="auto"/>
      </w:pBdr>
      <w:spacing w:before="100" w:beforeAutospacing="1" w:after="100" w:afterAutospacing="1"/>
    </w:pPr>
    <w:rPr>
      <w:rFonts w:eastAsia="Times New Roman"/>
      <w:b/>
      <w:bCs/>
      <w:color w:val="000000"/>
      <w:szCs w:val="24"/>
      <w:lang w:eastAsia="ru-RU"/>
    </w:rPr>
  </w:style>
  <w:style w:type="numbering" w:customStyle="1" w:styleId="2a">
    <w:name w:val="Нет списка2"/>
    <w:next w:val="a7"/>
    <w:uiPriority w:val="99"/>
    <w:semiHidden/>
    <w:unhideWhenUsed/>
    <w:rsid w:val="00C729A4"/>
  </w:style>
  <w:style w:type="numbering" w:customStyle="1" w:styleId="35">
    <w:name w:val="Нет списка3"/>
    <w:next w:val="a7"/>
    <w:uiPriority w:val="99"/>
    <w:semiHidden/>
    <w:unhideWhenUsed/>
    <w:rsid w:val="00C729A4"/>
  </w:style>
  <w:style w:type="table" w:customStyle="1" w:styleId="2b">
    <w:name w:val="Сетка таблицы2"/>
    <w:basedOn w:val="a6"/>
    <w:next w:val="af7"/>
    <w:uiPriority w:val="59"/>
    <w:rsid w:val="00C729A4"/>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3">
    <w:name w:val="Нет списка4"/>
    <w:next w:val="a7"/>
    <w:uiPriority w:val="99"/>
    <w:semiHidden/>
    <w:unhideWhenUsed/>
    <w:rsid w:val="00C729A4"/>
  </w:style>
  <w:style w:type="paragraph" w:customStyle="1" w:styleId="xl129">
    <w:name w:val="xl129"/>
    <w:basedOn w:val="a4"/>
    <w:rsid w:val="00C729A4"/>
    <w:pPr>
      <w:spacing w:before="100" w:beforeAutospacing="1" w:after="100" w:afterAutospacing="1"/>
    </w:pPr>
    <w:rPr>
      <w:rFonts w:eastAsia="Times New Roman"/>
      <w:szCs w:val="24"/>
      <w:lang w:eastAsia="ru-RU"/>
    </w:rPr>
  </w:style>
  <w:style w:type="paragraph" w:customStyle="1" w:styleId="xl130">
    <w:name w:val="xl130"/>
    <w:basedOn w:val="a4"/>
    <w:rsid w:val="00C729A4"/>
    <w:pPr>
      <w:spacing w:before="100" w:beforeAutospacing="1" w:after="100" w:afterAutospacing="1"/>
      <w:jc w:val="center"/>
    </w:pPr>
    <w:rPr>
      <w:rFonts w:eastAsia="Times New Roman"/>
      <w:szCs w:val="24"/>
      <w:lang w:eastAsia="ru-RU"/>
    </w:rPr>
  </w:style>
  <w:style w:type="paragraph" w:customStyle="1" w:styleId="xl131">
    <w:name w:val="xl131"/>
    <w:basedOn w:val="a4"/>
    <w:rsid w:val="00C729A4"/>
    <w:pPr>
      <w:spacing w:before="100" w:beforeAutospacing="1" w:after="100" w:afterAutospacing="1"/>
    </w:pPr>
    <w:rPr>
      <w:rFonts w:eastAsia="Times New Roman"/>
      <w:szCs w:val="24"/>
      <w:lang w:eastAsia="ru-RU"/>
    </w:rPr>
  </w:style>
  <w:style w:type="paragraph" w:customStyle="1" w:styleId="xl132">
    <w:name w:val="xl132"/>
    <w:basedOn w:val="a4"/>
    <w:rsid w:val="00C729A4"/>
    <w:pPr>
      <w:pBdr>
        <w:left w:val="single" w:sz="8" w:space="0" w:color="auto"/>
        <w:bottom w:val="single" w:sz="8" w:space="0" w:color="auto"/>
        <w:right w:val="single" w:sz="8" w:space="0" w:color="auto"/>
      </w:pBdr>
      <w:spacing w:before="100" w:beforeAutospacing="1" w:after="100" w:afterAutospacing="1"/>
      <w:jc w:val="center"/>
      <w:textAlignment w:val="center"/>
    </w:pPr>
    <w:rPr>
      <w:rFonts w:eastAsia="Times New Roman"/>
      <w:color w:val="000000"/>
      <w:szCs w:val="24"/>
      <w:lang w:eastAsia="ru-RU"/>
    </w:rPr>
  </w:style>
  <w:style w:type="paragraph" w:customStyle="1" w:styleId="xl133">
    <w:name w:val="xl133"/>
    <w:basedOn w:val="a4"/>
    <w:rsid w:val="00C729A4"/>
    <w:pPr>
      <w:pBdr>
        <w:bottom w:val="single" w:sz="8" w:space="0" w:color="auto"/>
        <w:right w:val="single" w:sz="8" w:space="0" w:color="auto"/>
      </w:pBdr>
      <w:spacing w:before="100" w:beforeAutospacing="1" w:after="100" w:afterAutospacing="1"/>
      <w:textAlignment w:val="center"/>
    </w:pPr>
    <w:rPr>
      <w:rFonts w:eastAsia="Times New Roman"/>
      <w:color w:val="000000"/>
      <w:szCs w:val="24"/>
      <w:lang w:eastAsia="ru-RU"/>
    </w:rPr>
  </w:style>
  <w:style w:type="paragraph" w:customStyle="1" w:styleId="xl134">
    <w:name w:val="xl134"/>
    <w:basedOn w:val="a4"/>
    <w:rsid w:val="00C729A4"/>
    <w:pPr>
      <w:pBdr>
        <w:bottom w:val="single" w:sz="8" w:space="0" w:color="auto"/>
        <w:right w:val="single" w:sz="8" w:space="0" w:color="auto"/>
      </w:pBdr>
      <w:spacing w:before="100" w:beforeAutospacing="1" w:after="100" w:afterAutospacing="1"/>
      <w:jc w:val="center"/>
      <w:textAlignment w:val="center"/>
    </w:pPr>
    <w:rPr>
      <w:rFonts w:eastAsia="Times New Roman"/>
      <w:color w:val="000000"/>
      <w:szCs w:val="24"/>
      <w:lang w:eastAsia="ru-RU"/>
    </w:rPr>
  </w:style>
  <w:style w:type="paragraph" w:customStyle="1" w:styleId="xl135">
    <w:name w:val="xl135"/>
    <w:basedOn w:val="a4"/>
    <w:rsid w:val="00C729A4"/>
    <w:pPr>
      <w:pBdr>
        <w:top w:val="single" w:sz="4" w:space="0" w:color="auto"/>
        <w:left w:val="single" w:sz="8" w:space="0" w:color="auto"/>
        <w:bottom w:val="single" w:sz="4" w:space="0" w:color="auto"/>
        <w:right w:val="single" w:sz="4" w:space="0" w:color="auto"/>
      </w:pBdr>
      <w:spacing w:before="100" w:beforeAutospacing="1" w:after="100" w:afterAutospacing="1"/>
    </w:pPr>
    <w:rPr>
      <w:rFonts w:eastAsia="Times New Roman"/>
      <w:szCs w:val="24"/>
      <w:lang w:eastAsia="ru-RU"/>
    </w:rPr>
  </w:style>
  <w:style w:type="paragraph" w:customStyle="1" w:styleId="xl136">
    <w:name w:val="xl136"/>
    <w:basedOn w:val="a4"/>
    <w:rsid w:val="00C729A4"/>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Cs w:val="24"/>
      <w:u w:val="single"/>
      <w:lang w:eastAsia="ru-RU"/>
    </w:rPr>
  </w:style>
  <w:style w:type="paragraph" w:customStyle="1" w:styleId="xl137">
    <w:name w:val="xl137"/>
    <w:basedOn w:val="a4"/>
    <w:rsid w:val="00C729A4"/>
    <w:pPr>
      <w:pBdr>
        <w:right w:val="single" w:sz="8" w:space="0" w:color="auto"/>
      </w:pBdr>
      <w:spacing w:before="100" w:beforeAutospacing="1" w:after="100" w:afterAutospacing="1"/>
    </w:pPr>
    <w:rPr>
      <w:rFonts w:eastAsia="Times New Roman"/>
      <w:szCs w:val="24"/>
      <w:lang w:eastAsia="ru-RU"/>
    </w:rPr>
  </w:style>
  <w:style w:type="paragraph" w:customStyle="1" w:styleId="xl138">
    <w:name w:val="xl138"/>
    <w:basedOn w:val="a4"/>
    <w:rsid w:val="00C729A4"/>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Cs w:val="24"/>
      <w:lang w:eastAsia="ru-RU"/>
    </w:rPr>
  </w:style>
  <w:style w:type="paragraph" w:customStyle="1" w:styleId="xl139">
    <w:name w:val="xl139"/>
    <w:basedOn w:val="a4"/>
    <w:rsid w:val="00C729A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szCs w:val="24"/>
      <w:lang w:eastAsia="ru-RU"/>
    </w:rPr>
  </w:style>
  <w:style w:type="paragraph" w:customStyle="1" w:styleId="xl140">
    <w:name w:val="xl140"/>
    <w:basedOn w:val="a4"/>
    <w:rsid w:val="00C729A4"/>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eastAsia="Times New Roman"/>
      <w:szCs w:val="24"/>
      <w:lang w:eastAsia="ru-RU"/>
    </w:rPr>
  </w:style>
  <w:style w:type="paragraph" w:customStyle="1" w:styleId="xl141">
    <w:name w:val="xl141"/>
    <w:basedOn w:val="a4"/>
    <w:rsid w:val="00C729A4"/>
    <w:pPr>
      <w:pBdr>
        <w:top w:val="single" w:sz="4" w:space="0" w:color="auto"/>
        <w:left w:val="single" w:sz="8" w:space="0" w:color="auto"/>
        <w:right w:val="single" w:sz="4" w:space="0" w:color="auto"/>
      </w:pBdr>
      <w:spacing w:before="100" w:beforeAutospacing="1" w:after="100" w:afterAutospacing="1"/>
    </w:pPr>
    <w:rPr>
      <w:rFonts w:eastAsia="Times New Roman"/>
      <w:szCs w:val="24"/>
      <w:lang w:eastAsia="ru-RU"/>
    </w:rPr>
  </w:style>
  <w:style w:type="paragraph" w:customStyle="1" w:styleId="xl142">
    <w:name w:val="xl142"/>
    <w:basedOn w:val="a4"/>
    <w:rsid w:val="00C729A4"/>
    <w:pPr>
      <w:pBdr>
        <w:top w:val="single" w:sz="4" w:space="0" w:color="auto"/>
        <w:left w:val="single" w:sz="4" w:space="0" w:color="auto"/>
        <w:right w:val="single" w:sz="4" w:space="0" w:color="auto"/>
      </w:pBdr>
      <w:spacing w:before="100" w:beforeAutospacing="1" w:after="100" w:afterAutospacing="1"/>
    </w:pPr>
    <w:rPr>
      <w:rFonts w:eastAsia="Times New Roman"/>
      <w:szCs w:val="24"/>
      <w:lang w:eastAsia="ru-RU"/>
    </w:rPr>
  </w:style>
  <w:style w:type="paragraph" w:customStyle="1" w:styleId="xl143">
    <w:name w:val="xl143"/>
    <w:basedOn w:val="a4"/>
    <w:rsid w:val="00C729A4"/>
    <w:pPr>
      <w:pBdr>
        <w:top w:val="single" w:sz="4" w:space="0" w:color="auto"/>
        <w:left w:val="single" w:sz="4" w:space="0" w:color="auto"/>
        <w:right w:val="single" w:sz="4" w:space="0" w:color="auto"/>
      </w:pBdr>
      <w:spacing w:before="100" w:beforeAutospacing="1" w:after="100" w:afterAutospacing="1"/>
      <w:jc w:val="center"/>
    </w:pPr>
    <w:rPr>
      <w:rFonts w:eastAsia="Times New Roman"/>
      <w:szCs w:val="24"/>
      <w:lang w:eastAsia="ru-RU"/>
    </w:rPr>
  </w:style>
  <w:style w:type="paragraph" w:customStyle="1" w:styleId="xl144">
    <w:name w:val="xl144"/>
    <w:basedOn w:val="a4"/>
    <w:rsid w:val="00C729A4"/>
    <w:pPr>
      <w:pBdr>
        <w:top w:val="single" w:sz="4" w:space="0" w:color="auto"/>
        <w:left w:val="single" w:sz="4" w:space="0" w:color="auto"/>
        <w:right w:val="single" w:sz="8" w:space="0" w:color="auto"/>
      </w:pBdr>
      <w:spacing w:before="100" w:beforeAutospacing="1" w:after="100" w:afterAutospacing="1"/>
      <w:jc w:val="center"/>
    </w:pPr>
    <w:rPr>
      <w:rFonts w:eastAsia="Times New Roman"/>
      <w:szCs w:val="24"/>
      <w:lang w:eastAsia="ru-RU"/>
    </w:rPr>
  </w:style>
  <w:style w:type="paragraph" w:customStyle="1" w:styleId="xl145">
    <w:name w:val="xl145"/>
    <w:basedOn w:val="a4"/>
    <w:rsid w:val="00C729A4"/>
    <w:pPr>
      <w:pBdr>
        <w:top w:val="single" w:sz="8" w:space="0" w:color="auto"/>
        <w:left w:val="single" w:sz="8" w:space="0" w:color="auto"/>
        <w:bottom w:val="single" w:sz="8" w:space="0" w:color="auto"/>
        <w:right w:val="single" w:sz="4" w:space="0" w:color="auto"/>
      </w:pBdr>
      <w:spacing w:before="100" w:beforeAutospacing="1" w:after="100" w:afterAutospacing="1"/>
    </w:pPr>
    <w:rPr>
      <w:rFonts w:eastAsia="Times New Roman"/>
      <w:szCs w:val="24"/>
      <w:lang w:eastAsia="ru-RU"/>
    </w:rPr>
  </w:style>
  <w:style w:type="paragraph" w:customStyle="1" w:styleId="xl146">
    <w:name w:val="xl146"/>
    <w:basedOn w:val="a4"/>
    <w:rsid w:val="00C729A4"/>
    <w:pPr>
      <w:pBdr>
        <w:top w:val="single" w:sz="8" w:space="0" w:color="auto"/>
        <w:left w:val="single" w:sz="4" w:space="0" w:color="auto"/>
        <w:bottom w:val="single" w:sz="8" w:space="0" w:color="auto"/>
        <w:right w:val="single" w:sz="4" w:space="0" w:color="auto"/>
      </w:pBdr>
      <w:spacing w:before="100" w:beforeAutospacing="1" w:after="100" w:afterAutospacing="1"/>
    </w:pPr>
    <w:rPr>
      <w:rFonts w:eastAsia="Times New Roman"/>
      <w:szCs w:val="24"/>
      <w:lang w:eastAsia="ru-RU"/>
    </w:rPr>
  </w:style>
  <w:style w:type="paragraph" w:customStyle="1" w:styleId="xl147">
    <w:name w:val="xl147"/>
    <w:basedOn w:val="a4"/>
    <w:rsid w:val="00C729A4"/>
    <w:pPr>
      <w:pBdr>
        <w:top w:val="single" w:sz="8" w:space="0" w:color="auto"/>
        <w:left w:val="single" w:sz="4" w:space="0" w:color="auto"/>
        <w:bottom w:val="single" w:sz="8" w:space="0" w:color="auto"/>
        <w:right w:val="single" w:sz="4" w:space="0" w:color="auto"/>
      </w:pBdr>
      <w:spacing w:before="100" w:beforeAutospacing="1" w:after="100" w:afterAutospacing="1"/>
      <w:jc w:val="center"/>
    </w:pPr>
    <w:rPr>
      <w:rFonts w:eastAsia="Times New Roman"/>
      <w:szCs w:val="24"/>
      <w:lang w:eastAsia="ru-RU"/>
    </w:rPr>
  </w:style>
  <w:style w:type="paragraph" w:customStyle="1" w:styleId="xl148">
    <w:name w:val="xl148"/>
    <w:basedOn w:val="a4"/>
    <w:rsid w:val="00C729A4"/>
    <w:pPr>
      <w:pBdr>
        <w:top w:val="single" w:sz="8" w:space="0" w:color="auto"/>
        <w:left w:val="single" w:sz="4" w:space="0" w:color="auto"/>
        <w:bottom w:val="single" w:sz="8" w:space="0" w:color="auto"/>
        <w:right w:val="single" w:sz="4" w:space="0" w:color="auto"/>
      </w:pBdr>
      <w:spacing w:before="100" w:beforeAutospacing="1" w:after="100" w:afterAutospacing="1"/>
      <w:jc w:val="center"/>
    </w:pPr>
    <w:rPr>
      <w:rFonts w:eastAsia="Times New Roman"/>
      <w:b/>
      <w:bCs/>
      <w:szCs w:val="24"/>
      <w:lang w:eastAsia="ru-RU"/>
    </w:rPr>
  </w:style>
  <w:style w:type="paragraph" w:customStyle="1" w:styleId="xl149">
    <w:name w:val="xl149"/>
    <w:basedOn w:val="a4"/>
    <w:rsid w:val="00C729A4"/>
    <w:pPr>
      <w:pBdr>
        <w:top w:val="single" w:sz="8" w:space="0" w:color="auto"/>
        <w:left w:val="single" w:sz="4" w:space="0" w:color="auto"/>
        <w:bottom w:val="single" w:sz="8" w:space="0" w:color="auto"/>
        <w:right w:val="single" w:sz="4" w:space="0" w:color="auto"/>
      </w:pBdr>
      <w:spacing w:before="100" w:beforeAutospacing="1" w:after="100" w:afterAutospacing="1"/>
    </w:pPr>
    <w:rPr>
      <w:rFonts w:eastAsia="Times New Roman"/>
      <w:szCs w:val="24"/>
      <w:lang w:eastAsia="ru-RU"/>
    </w:rPr>
  </w:style>
  <w:style w:type="paragraph" w:customStyle="1" w:styleId="xl150">
    <w:name w:val="xl150"/>
    <w:basedOn w:val="a4"/>
    <w:rsid w:val="00C729A4"/>
    <w:pPr>
      <w:pBdr>
        <w:top w:val="single" w:sz="8" w:space="0" w:color="auto"/>
        <w:left w:val="single" w:sz="4" w:space="0" w:color="auto"/>
        <w:bottom w:val="single" w:sz="8" w:space="0" w:color="auto"/>
        <w:right w:val="single" w:sz="8" w:space="0" w:color="auto"/>
      </w:pBdr>
      <w:spacing w:before="100" w:beforeAutospacing="1" w:after="100" w:afterAutospacing="1"/>
    </w:pPr>
    <w:rPr>
      <w:rFonts w:eastAsia="Times New Roman"/>
      <w:szCs w:val="24"/>
      <w:lang w:eastAsia="ru-RU"/>
    </w:rPr>
  </w:style>
  <w:style w:type="paragraph" w:customStyle="1" w:styleId="xl151">
    <w:name w:val="xl151"/>
    <w:basedOn w:val="a4"/>
    <w:rsid w:val="00C729A4"/>
    <w:pPr>
      <w:pBdr>
        <w:bottom w:val="single" w:sz="8" w:space="0" w:color="auto"/>
        <w:right w:val="single" w:sz="8" w:space="0" w:color="auto"/>
      </w:pBdr>
      <w:shd w:val="clear" w:color="000000" w:fill="FFFF99"/>
      <w:spacing w:before="100" w:beforeAutospacing="1" w:after="100" w:afterAutospacing="1"/>
      <w:jc w:val="center"/>
      <w:textAlignment w:val="center"/>
    </w:pPr>
    <w:rPr>
      <w:rFonts w:eastAsia="Times New Roman"/>
      <w:color w:val="000000"/>
      <w:szCs w:val="24"/>
      <w:lang w:eastAsia="ru-RU"/>
    </w:rPr>
  </w:style>
  <w:style w:type="paragraph" w:customStyle="1" w:styleId="xl152">
    <w:name w:val="xl152"/>
    <w:basedOn w:val="a4"/>
    <w:rsid w:val="00C729A4"/>
    <w:pPr>
      <w:shd w:val="clear" w:color="000000" w:fill="FFFF99"/>
      <w:spacing w:before="100" w:beforeAutospacing="1" w:after="100" w:afterAutospacing="1"/>
    </w:pPr>
    <w:rPr>
      <w:rFonts w:eastAsia="Times New Roman"/>
      <w:szCs w:val="24"/>
      <w:lang w:eastAsia="ru-RU"/>
    </w:rPr>
  </w:style>
  <w:style w:type="paragraph" w:customStyle="1" w:styleId="xl153">
    <w:name w:val="xl153"/>
    <w:basedOn w:val="a4"/>
    <w:rsid w:val="00C729A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pPr>
    <w:rPr>
      <w:rFonts w:eastAsia="Times New Roman"/>
      <w:szCs w:val="24"/>
      <w:lang w:eastAsia="ru-RU"/>
    </w:rPr>
  </w:style>
  <w:style w:type="paragraph" w:customStyle="1" w:styleId="xl154">
    <w:name w:val="xl154"/>
    <w:basedOn w:val="a4"/>
    <w:rsid w:val="00C729A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pPr>
    <w:rPr>
      <w:rFonts w:eastAsia="Times New Roman"/>
      <w:szCs w:val="24"/>
      <w:lang w:eastAsia="ru-RU"/>
    </w:rPr>
  </w:style>
  <w:style w:type="paragraph" w:customStyle="1" w:styleId="xl155">
    <w:name w:val="xl155"/>
    <w:basedOn w:val="a4"/>
    <w:rsid w:val="00C729A4"/>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pPr>
    <w:rPr>
      <w:rFonts w:eastAsia="Times New Roman"/>
      <w:szCs w:val="24"/>
      <w:lang w:eastAsia="ru-RU"/>
    </w:rPr>
  </w:style>
  <w:style w:type="paragraph" w:customStyle="1" w:styleId="xl156">
    <w:name w:val="xl156"/>
    <w:basedOn w:val="a4"/>
    <w:rsid w:val="00C729A4"/>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jc w:val="center"/>
    </w:pPr>
    <w:rPr>
      <w:rFonts w:eastAsia="Times New Roman"/>
      <w:szCs w:val="24"/>
      <w:lang w:eastAsia="ru-RU"/>
    </w:rPr>
  </w:style>
  <w:style w:type="paragraph" w:customStyle="1" w:styleId="xl157">
    <w:name w:val="xl157"/>
    <w:basedOn w:val="a4"/>
    <w:rsid w:val="00C729A4"/>
    <w:pPr>
      <w:pBdr>
        <w:top w:val="single" w:sz="4" w:space="0" w:color="auto"/>
        <w:left w:val="single" w:sz="4" w:space="0" w:color="auto"/>
        <w:right w:val="single" w:sz="4" w:space="0" w:color="auto"/>
      </w:pBdr>
      <w:shd w:val="clear" w:color="000000" w:fill="FFFF99"/>
      <w:spacing w:before="100" w:beforeAutospacing="1" w:after="100" w:afterAutospacing="1"/>
      <w:jc w:val="center"/>
    </w:pPr>
    <w:rPr>
      <w:rFonts w:eastAsia="Times New Roman"/>
      <w:szCs w:val="24"/>
      <w:lang w:eastAsia="ru-RU"/>
    </w:rPr>
  </w:style>
  <w:style w:type="paragraph" w:customStyle="1" w:styleId="xl158">
    <w:name w:val="xl158"/>
    <w:basedOn w:val="a4"/>
    <w:rsid w:val="00C729A4"/>
    <w:pPr>
      <w:pBdr>
        <w:top w:val="single" w:sz="8" w:space="0" w:color="auto"/>
        <w:left w:val="single" w:sz="4" w:space="0" w:color="auto"/>
        <w:bottom w:val="single" w:sz="8" w:space="0" w:color="auto"/>
        <w:right w:val="single" w:sz="4" w:space="0" w:color="auto"/>
      </w:pBdr>
      <w:shd w:val="clear" w:color="000000" w:fill="FFFF99"/>
      <w:spacing w:before="100" w:beforeAutospacing="1" w:after="100" w:afterAutospacing="1"/>
    </w:pPr>
    <w:rPr>
      <w:rFonts w:eastAsia="Times New Roman"/>
      <w:szCs w:val="24"/>
      <w:lang w:eastAsia="ru-RU"/>
    </w:rPr>
  </w:style>
  <w:style w:type="paragraph" w:customStyle="1" w:styleId="xl159">
    <w:name w:val="xl159"/>
    <w:basedOn w:val="a4"/>
    <w:rsid w:val="00C729A4"/>
    <w:pPr>
      <w:pBdr>
        <w:top w:val="single" w:sz="8" w:space="0" w:color="auto"/>
        <w:left w:val="single" w:sz="8" w:space="0" w:color="auto"/>
        <w:right w:val="single" w:sz="8" w:space="0" w:color="auto"/>
      </w:pBdr>
      <w:spacing w:before="100" w:beforeAutospacing="1" w:after="100" w:afterAutospacing="1"/>
      <w:jc w:val="center"/>
      <w:textAlignment w:val="center"/>
    </w:pPr>
    <w:rPr>
      <w:rFonts w:eastAsia="Times New Roman"/>
      <w:color w:val="000000"/>
      <w:szCs w:val="24"/>
      <w:lang w:eastAsia="ru-RU"/>
    </w:rPr>
  </w:style>
  <w:style w:type="paragraph" w:customStyle="1" w:styleId="xl160">
    <w:name w:val="xl160"/>
    <w:basedOn w:val="a4"/>
    <w:rsid w:val="00C729A4"/>
    <w:pPr>
      <w:pBdr>
        <w:left w:val="single" w:sz="8" w:space="0" w:color="auto"/>
        <w:right w:val="single" w:sz="8" w:space="0" w:color="auto"/>
      </w:pBdr>
      <w:spacing w:before="100" w:beforeAutospacing="1" w:after="100" w:afterAutospacing="1"/>
      <w:jc w:val="center"/>
      <w:textAlignment w:val="center"/>
    </w:pPr>
    <w:rPr>
      <w:rFonts w:eastAsia="Times New Roman"/>
      <w:color w:val="000000"/>
      <w:szCs w:val="24"/>
      <w:lang w:eastAsia="ru-RU"/>
    </w:rPr>
  </w:style>
  <w:style w:type="paragraph" w:customStyle="1" w:styleId="xl161">
    <w:name w:val="xl161"/>
    <w:basedOn w:val="a4"/>
    <w:rsid w:val="00C729A4"/>
    <w:pPr>
      <w:pBdr>
        <w:top w:val="single" w:sz="8" w:space="0" w:color="auto"/>
        <w:left w:val="single" w:sz="8" w:space="0" w:color="auto"/>
      </w:pBdr>
      <w:spacing w:before="100" w:beforeAutospacing="1" w:after="100" w:afterAutospacing="1"/>
      <w:jc w:val="center"/>
      <w:textAlignment w:val="center"/>
    </w:pPr>
    <w:rPr>
      <w:rFonts w:eastAsia="Times New Roman"/>
      <w:color w:val="000000"/>
      <w:szCs w:val="24"/>
      <w:lang w:eastAsia="ru-RU"/>
    </w:rPr>
  </w:style>
  <w:style w:type="paragraph" w:customStyle="1" w:styleId="xl162">
    <w:name w:val="xl162"/>
    <w:basedOn w:val="a4"/>
    <w:rsid w:val="00C729A4"/>
    <w:pPr>
      <w:pBdr>
        <w:top w:val="single" w:sz="8" w:space="0" w:color="auto"/>
        <w:bottom w:val="single" w:sz="8" w:space="0" w:color="auto"/>
      </w:pBdr>
      <w:spacing w:before="100" w:beforeAutospacing="1" w:after="100" w:afterAutospacing="1"/>
      <w:jc w:val="center"/>
      <w:textAlignment w:val="center"/>
    </w:pPr>
    <w:rPr>
      <w:rFonts w:eastAsia="Times New Roman"/>
      <w:color w:val="000000"/>
      <w:szCs w:val="24"/>
      <w:lang w:eastAsia="ru-RU"/>
    </w:rPr>
  </w:style>
  <w:style w:type="paragraph" w:customStyle="1" w:styleId="xl163">
    <w:name w:val="xl163"/>
    <w:basedOn w:val="a4"/>
    <w:rsid w:val="00C729A4"/>
    <w:pPr>
      <w:pBdr>
        <w:top w:val="single" w:sz="8" w:space="0" w:color="auto"/>
        <w:bottom w:val="single" w:sz="8" w:space="0" w:color="auto"/>
        <w:right w:val="single" w:sz="8" w:space="0" w:color="auto"/>
      </w:pBdr>
      <w:spacing w:before="100" w:beforeAutospacing="1" w:after="100" w:afterAutospacing="1"/>
      <w:jc w:val="center"/>
      <w:textAlignment w:val="center"/>
    </w:pPr>
    <w:rPr>
      <w:rFonts w:eastAsia="Times New Roman"/>
      <w:color w:val="000000"/>
      <w:szCs w:val="24"/>
      <w:lang w:eastAsia="ru-RU"/>
    </w:rPr>
  </w:style>
  <w:style w:type="paragraph" w:customStyle="1" w:styleId="xl164">
    <w:name w:val="xl164"/>
    <w:basedOn w:val="a4"/>
    <w:rsid w:val="00C729A4"/>
    <w:pPr>
      <w:pBdr>
        <w:top w:val="single" w:sz="8" w:space="0" w:color="auto"/>
        <w:left w:val="single" w:sz="8" w:space="0" w:color="auto"/>
        <w:right w:val="single" w:sz="8" w:space="0" w:color="auto"/>
      </w:pBdr>
      <w:shd w:val="clear" w:color="000000" w:fill="FFFF99"/>
      <w:spacing w:before="100" w:beforeAutospacing="1" w:after="100" w:afterAutospacing="1"/>
      <w:jc w:val="center"/>
      <w:textAlignment w:val="center"/>
    </w:pPr>
    <w:rPr>
      <w:rFonts w:eastAsia="Times New Roman"/>
      <w:color w:val="000000"/>
      <w:szCs w:val="24"/>
      <w:lang w:eastAsia="ru-RU"/>
    </w:rPr>
  </w:style>
  <w:style w:type="paragraph" w:customStyle="1" w:styleId="xl165">
    <w:name w:val="xl165"/>
    <w:basedOn w:val="a4"/>
    <w:rsid w:val="00C729A4"/>
    <w:pPr>
      <w:pBdr>
        <w:left w:val="single" w:sz="8" w:space="0" w:color="auto"/>
        <w:right w:val="single" w:sz="8" w:space="0" w:color="auto"/>
      </w:pBdr>
      <w:shd w:val="clear" w:color="000000" w:fill="FFFF99"/>
      <w:spacing w:before="100" w:beforeAutospacing="1" w:after="100" w:afterAutospacing="1"/>
      <w:jc w:val="center"/>
      <w:textAlignment w:val="center"/>
    </w:pPr>
    <w:rPr>
      <w:rFonts w:eastAsia="Times New Roman"/>
      <w:color w:val="000000"/>
      <w:szCs w:val="24"/>
      <w:lang w:eastAsia="ru-RU"/>
    </w:rPr>
  </w:style>
  <w:style w:type="paragraph" w:customStyle="1" w:styleId="xl166">
    <w:name w:val="xl166"/>
    <w:basedOn w:val="a4"/>
    <w:rsid w:val="00C729A4"/>
    <w:pPr>
      <w:pBdr>
        <w:left w:val="single" w:sz="8" w:space="0" w:color="auto"/>
        <w:bottom w:val="single" w:sz="8" w:space="0" w:color="auto"/>
        <w:right w:val="single" w:sz="8" w:space="0" w:color="auto"/>
      </w:pBdr>
      <w:shd w:val="clear" w:color="000000" w:fill="FFFF99"/>
      <w:spacing w:before="100" w:beforeAutospacing="1" w:after="100" w:afterAutospacing="1"/>
      <w:jc w:val="center"/>
      <w:textAlignment w:val="center"/>
    </w:pPr>
    <w:rPr>
      <w:rFonts w:eastAsia="Times New Roman"/>
      <w:color w:val="000000"/>
      <w:szCs w:val="24"/>
      <w:lang w:eastAsia="ru-RU"/>
    </w:rPr>
  </w:style>
  <w:style w:type="paragraph" w:customStyle="1" w:styleId="xl167">
    <w:name w:val="xl167"/>
    <w:basedOn w:val="a4"/>
    <w:rsid w:val="00C729A4"/>
    <w:pPr>
      <w:pBdr>
        <w:top w:val="single" w:sz="8" w:space="0" w:color="auto"/>
        <w:left w:val="single" w:sz="8" w:space="0" w:color="auto"/>
        <w:right w:val="single" w:sz="8" w:space="0" w:color="auto"/>
      </w:pBdr>
      <w:spacing w:before="100" w:beforeAutospacing="1" w:after="100" w:afterAutospacing="1"/>
      <w:textAlignment w:val="center"/>
    </w:pPr>
    <w:rPr>
      <w:rFonts w:eastAsia="Times New Roman"/>
      <w:color w:val="000000"/>
      <w:szCs w:val="24"/>
      <w:lang w:eastAsia="ru-RU"/>
    </w:rPr>
  </w:style>
  <w:style w:type="paragraph" w:customStyle="1" w:styleId="xl168">
    <w:name w:val="xl168"/>
    <w:basedOn w:val="a4"/>
    <w:rsid w:val="00C729A4"/>
    <w:pPr>
      <w:pBdr>
        <w:left w:val="single" w:sz="8" w:space="0" w:color="auto"/>
        <w:right w:val="single" w:sz="8" w:space="0" w:color="auto"/>
      </w:pBdr>
      <w:spacing w:before="100" w:beforeAutospacing="1" w:after="100" w:afterAutospacing="1"/>
      <w:textAlignment w:val="center"/>
    </w:pPr>
    <w:rPr>
      <w:rFonts w:eastAsia="Times New Roman"/>
      <w:color w:val="000000"/>
      <w:szCs w:val="24"/>
      <w:lang w:eastAsia="ru-RU"/>
    </w:rPr>
  </w:style>
  <w:style w:type="paragraph" w:customStyle="1" w:styleId="xl169">
    <w:name w:val="xl169"/>
    <w:basedOn w:val="a4"/>
    <w:rsid w:val="00C729A4"/>
    <w:pPr>
      <w:pBdr>
        <w:left w:val="single" w:sz="8" w:space="0" w:color="auto"/>
        <w:bottom w:val="single" w:sz="8" w:space="0" w:color="auto"/>
        <w:right w:val="single" w:sz="8" w:space="0" w:color="auto"/>
      </w:pBdr>
      <w:spacing w:before="100" w:beforeAutospacing="1" w:after="100" w:afterAutospacing="1"/>
      <w:textAlignment w:val="center"/>
    </w:pPr>
    <w:rPr>
      <w:rFonts w:eastAsia="Times New Roman"/>
      <w:color w:val="000000"/>
      <w:szCs w:val="24"/>
      <w:lang w:eastAsia="ru-RU"/>
    </w:rPr>
  </w:style>
  <w:style w:type="paragraph" w:styleId="afffe">
    <w:name w:val="Revision"/>
    <w:hidden/>
    <w:uiPriority w:val="99"/>
    <w:semiHidden/>
    <w:rsid w:val="00C729A4"/>
    <w:rPr>
      <w:rFonts w:eastAsia="Times New Roman"/>
      <w:sz w:val="22"/>
      <w:szCs w:val="22"/>
    </w:rPr>
  </w:style>
  <w:style w:type="character" w:customStyle="1" w:styleId="2c">
    <w:name w:val="Основной текст2"/>
    <w:rsid w:val="00C729A4"/>
    <w:rPr>
      <w:rFonts w:ascii="Arial Unicode MS" w:eastAsia="Arial Unicode MS" w:hAnsi="Arial Unicode MS" w:cs="Arial Unicode MS"/>
      <w:color w:val="000000"/>
      <w:spacing w:val="0"/>
      <w:w w:val="100"/>
      <w:position w:val="0"/>
      <w:sz w:val="23"/>
      <w:szCs w:val="23"/>
      <w:shd w:val="clear" w:color="auto" w:fill="FFFFFF"/>
      <w:lang w:val="ru-RU" w:eastAsia="ru-RU" w:bidi="ru-RU"/>
    </w:rPr>
  </w:style>
  <w:style w:type="character" w:customStyle="1" w:styleId="affff">
    <w:name w:val="Основной текст_"/>
    <w:link w:val="73"/>
    <w:rsid w:val="00C729A4"/>
    <w:rPr>
      <w:rFonts w:ascii="Arial Unicode MS" w:eastAsia="Arial Unicode MS" w:hAnsi="Arial Unicode MS" w:cs="Arial Unicode MS"/>
      <w:sz w:val="23"/>
      <w:szCs w:val="23"/>
      <w:shd w:val="clear" w:color="auto" w:fill="FFFFFF"/>
    </w:rPr>
  </w:style>
  <w:style w:type="paragraph" w:customStyle="1" w:styleId="73">
    <w:name w:val="Основной текст7"/>
    <w:basedOn w:val="a4"/>
    <w:link w:val="affff"/>
    <w:rsid w:val="00C729A4"/>
    <w:pPr>
      <w:widowControl w:val="0"/>
      <w:shd w:val="clear" w:color="auto" w:fill="FFFFFF"/>
      <w:spacing w:after="1920" w:line="274" w:lineRule="exact"/>
      <w:ind w:hanging="360"/>
      <w:jc w:val="right"/>
    </w:pPr>
    <w:rPr>
      <w:rFonts w:ascii="Arial Unicode MS" w:eastAsia="Arial Unicode MS" w:hAnsi="Arial Unicode MS"/>
      <w:sz w:val="23"/>
      <w:szCs w:val="23"/>
    </w:rPr>
  </w:style>
  <w:style w:type="character" w:customStyle="1" w:styleId="290">
    <w:name w:val="Основной текст (29)_"/>
    <w:link w:val="291"/>
    <w:uiPriority w:val="99"/>
    <w:locked/>
    <w:rsid w:val="00C729A4"/>
    <w:rPr>
      <w:sz w:val="19"/>
      <w:szCs w:val="19"/>
      <w:shd w:val="clear" w:color="auto" w:fill="FFFFFF"/>
    </w:rPr>
  </w:style>
  <w:style w:type="paragraph" w:customStyle="1" w:styleId="291">
    <w:name w:val="Основной текст (29)"/>
    <w:basedOn w:val="a4"/>
    <w:link w:val="290"/>
    <w:uiPriority w:val="99"/>
    <w:rsid w:val="00C729A4"/>
    <w:pPr>
      <w:shd w:val="clear" w:color="auto" w:fill="FFFFFF"/>
      <w:spacing w:line="240" w:lineRule="atLeast"/>
    </w:pPr>
    <w:rPr>
      <w:rFonts w:ascii="Calibri" w:hAnsi="Calibri"/>
      <w:sz w:val="19"/>
      <w:szCs w:val="19"/>
      <w:shd w:val="clear" w:color="auto" w:fill="FFFFFF"/>
    </w:rPr>
  </w:style>
  <w:style w:type="paragraph" w:customStyle="1" w:styleId="2d">
    <w:name w:val="Абзац списка2"/>
    <w:basedOn w:val="a4"/>
    <w:rsid w:val="00C729A4"/>
    <w:pPr>
      <w:widowControl w:val="0"/>
      <w:adjustRightInd w:val="0"/>
      <w:spacing w:before="120" w:after="120"/>
      <w:textAlignment w:val="baseline"/>
    </w:pPr>
    <w:rPr>
      <w:rFonts w:eastAsia="Times New Roman"/>
      <w:spacing w:val="-5"/>
      <w:sz w:val="28"/>
      <w:lang w:eastAsia="ru-RU"/>
    </w:rPr>
  </w:style>
  <w:style w:type="character" w:customStyle="1" w:styleId="affff0">
    <w:name w:val="Колонтитул_"/>
    <w:link w:val="affff1"/>
    <w:rsid w:val="00C729A4"/>
    <w:rPr>
      <w:rFonts w:ascii="Arial Narrow" w:eastAsia="Arial Narrow" w:hAnsi="Arial Narrow" w:cs="Arial Narrow"/>
      <w:b/>
      <w:bCs/>
      <w:sz w:val="15"/>
      <w:szCs w:val="15"/>
      <w:shd w:val="clear" w:color="auto" w:fill="FFFFFF"/>
    </w:rPr>
  </w:style>
  <w:style w:type="paragraph" w:customStyle="1" w:styleId="affff1">
    <w:name w:val="Колонтитул"/>
    <w:basedOn w:val="a4"/>
    <w:link w:val="affff0"/>
    <w:rsid w:val="00C729A4"/>
    <w:pPr>
      <w:widowControl w:val="0"/>
      <w:shd w:val="clear" w:color="auto" w:fill="FFFFFF"/>
      <w:spacing w:line="0" w:lineRule="atLeast"/>
    </w:pPr>
    <w:rPr>
      <w:rFonts w:ascii="Arial Narrow" w:eastAsia="Arial Narrow" w:hAnsi="Arial Narrow"/>
      <w:b/>
      <w:bCs/>
      <w:sz w:val="15"/>
      <w:szCs w:val="15"/>
    </w:rPr>
  </w:style>
  <w:style w:type="character" w:customStyle="1" w:styleId="affff2">
    <w:name w:val="Подпись к таблице_"/>
    <w:link w:val="affff3"/>
    <w:rsid w:val="00C729A4"/>
    <w:rPr>
      <w:rFonts w:ascii="Arial Narrow" w:eastAsia="Arial Narrow" w:hAnsi="Arial Narrow" w:cs="Arial Narrow"/>
      <w:b/>
      <w:bCs/>
      <w:sz w:val="17"/>
      <w:szCs w:val="17"/>
      <w:shd w:val="clear" w:color="auto" w:fill="FFFFFF"/>
    </w:rPr>
  </w:style>
  <w:style w:type="paragraph" w:customStyle="1" w:styleId="affff3">
    <w:name w:val="Подпись к таблице"/>
    <w:basedOn w:val="a4"/>
    <w:link w:val="affff2"/>
    <w:rsid w:val="00C729A4"/>
    <w:pPr>
      <w:widowControl w:val="0"/>
      <w:shd w:val="clear" w:color="auto" w:fill="FFFFFF"/>
      <w:spacing w:line="0" w:lineRule="atLeast"/>
    </w:pPr>
    <w:rPr>
      <w:rFonts w:ascii="Arial Narrow" w:eastAsia="Arial Narrow" w:hAnsi="Arial Narrow"/>
      <w:b/>
      <w:bCs/>
      <w:sz w:val="17"/>
      <w:szCs w:val="17"/>
    </w:rPr>
  </w:style>
  <w:style w:type="character" w:customStyle="1" w:styleId="8pt">
    <w:name w:val="Основной текст + 8 pt;Полужирный"/>
    <w:rsid w:val="00C729A4"/>
    <w:rPr>
      <w:rFonts w:ascii="Arial" w:eastAsia="Arial" w:hAnsi="Arial" w:cs="Arial"/>
      <w:b/>
      <w:bCs/>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8pt0">
    <w:name w:val="Основной текст + 8 pt"/>
    <w:rsid w:val="00C729A4"/>
    <w:rPr>
      <w:rFonts w:ascii="Arial" w:eastAsia="Arial" w:hAnsi="Arial" w:cs="Arial"/>
      <w:b w:val="0"/>
      <w:bCs w:val="0"/>
      <w:i w:val="0"/>
      <w:iCs w:val="0"/>
      <w:smallCaps w:val="0"/>
      <w:strike w:val="0"/>
      <w:color w:val="000000"/>
      <w:spacing w:val="0"/>
      <w:w w:val="100"/>
      <w:position w:val="0"/>
      <w:sz w:val="16"/>
      <w:szCs w:val="16"/>
      <w:u w:val="none"/>
      <w:shd w:val="clear" w:color="auto" w:fill="FFFFFF"/>
      <w:lang w:val="ru-RU" w:eastAsia="ru-RU" w:bidi="ru-RU"/>
    </w:rPr>
  </w:style>
  <w:style w:type="paragraph" w:customStyle="1" w:styleId="36">
    <w:name w:val="Основной текст3"/>
    <w:basedOn w:val="a4"/>
    <w:rsid w:val="00C729A4"/>
    <w:pPr>
      <w:widowControl w:val="0"/>
      <w:shd w:val="clear" w:color="auto" w:fill="FFFFFF"/>
      <w:spacing w:before="3060" w:line="0" w:lineRule="atLeast"/>
      <w:ind w:hanging="360"/>
      <w:jc w:val="center"/>
    </w:pPr>
    <w:rPr>
      <w:rFonts w:ascii="Arial" w:eastAsia="Arial" w:hAnsi="Arial" w:cs="Arial"/>
      <w:color w:val="000000"/>
      <w:sz w:val="22"/>
      <w:lang w:eastAsia="ru-RU" w:bidi="ru-RU"/>
    </w:rPr>
  </w:style>
  <w:style w:type="character" w:customStyle="1" w:styleId="44">
    <w:name w:val="Основной текст (4)_"/>
    <w:link w:val="45"/>
    <w:rsid w:val="00C729A4"/>
    <w:rPr>
      <w:rFonts w:ascii="Arial Narrow" w:eastAsia="Arial Narrow" w:hAnsi="Arial Narrow" w:cs="Arial Narrow"/>
      <w:b/>
      <w:bCs/>
      <w:sz w:val="15"/>
      <w:szCs w:val="15"/>
      <w:shd w:val="clear" w:color="auto" w:fill="FFFFFF"/>
    </w:rPr>
  </w:style>
  <w:style w:type="paragraph" w:customStyle="1" w:styleId="45">
    <w:name w:val="Основной текст (4)"/>
    <w:basedOn w:val="a4"/>
    <w:link w:val="44"/>
    <w:rsid w:val="00C729A4"/>
    <w:pPr>
      <w:widowControl w:val="0"/>
      <w:shd w:val="clear" w:color="auto" w:fill="FFFFFF"/>
      <w:spacing w:after="180" w:line="0" w:lineRule="atLeast"/>
      <w:jc w:val="center"/>
    </w:pPr>
    <w:rPr>
      <w:rFonts w:ascii="Arial Narrow" w:eastAsia="Arial Narrow" w:hAnsi="Arial Narrow"/>
      <w:b/>
      <w:bCs/>
      <w:sz w:val="15"/>
      <w:szCs w:val="15"/>
    </w:rPr>
  </w:style>
  <w:style w:type="paragraph" w:customStyle="1" w:styleId="1f4">
    <w:name w:val="Стиль1"/>
    <w:basedOn w:val="21"/>
    <w:link w:val="1f5"/>
    <w:qFormat/>
    <w:rsid w:val="00C729A4"/>
    <w:pPr>
      <w:keepNext w:val="0"/>
      <w:keepLines w:val="0"/>
      <w:widowControl w:val="0"/>
      <w:numPr>
        <w:ilvl w:val="1"/>
      </w:numPr>
      <w:tabs>
        <w:tab w:val="left" w:pos="-142"/>
        <w:tab w:val="left" w:pos="426"/>
      </w:tabs>
      <w:suppressAutoHyphens/>
      <w:spacing w:before="0"/>
      <w:ind w:left="576" w:hanging="576"/>
      <w:textAlignment w:val="baseline"/>
    </w:pPr>
    <w:rPr>
      <w:bCs w:val="0"/>
      <w:sz w:val="28"/>
      <w:szCs w:val="28"/>
    </w:rPr>
  </w:style>
  <w:style w:type="character" w:customStyle="1" w:styleId="2e">
    <w:name w:val="Основной текст (2)"/>
    <w:rsid w:val="00C729A4"/>
    <w:rPr>
      <w:rFonts w:ascii="Arial" w:eastAsia="Arial" w:hAnsi="Arial" w:cs="Arial"/>
      <w:b/>
      <w:bCs/>
      <w:i w:val="0"/>
      <w:iCs w:val="0"/>
      <w:smallCaps w:val="0"/>
      <w:strike w:val="0"/>
      <w:color w:val="000000"/>
      <w:spacing w:val="0"/>
      <w:w w:val="100"/>
      <w:position w:val="0"/>
      <w:sz w:val="21"/>
      <w:szCs w:val="21"/>
      <w:u w:val="none"/>
      <w:lang w:val="ru-RU" w:eastAsia="ru-RU" w:bidi="ru-RU"/>
    </w:rPr>
  </w:style>
  <w:style w:type="character" w:customStyle="1" w:styleId="1f5">
    <w:name w:val="Стиль1 Знак"/>
    <w:link w:val="1f4"/>
    <w:rsid w:val="00C729A4"/>
    <w:rPr>
      <w:rFonts w:ascii="Times New Roman" w:eastAsia="Times New Roman" w:hAnsi="Times New Roman"/>
      <w:b/>
      <w:sz w:val="28"/>
      <w:szCs w:val="28"/>
    </w:rPr>
  </w:style>
  <w:style w:type="paragraph" w:customStyle="1" w:styleId="211">
    <w:name w:val="Абзац списка21"/>
    <w:basedOn w:val="a4"/>
    <w:rsid w:val="00C729A4"/>
    <w:pPr>
      <w:widowControl w:val="0"/>
      <w:adjustRightInd w:val="0"/>
      <w:spacing w:before="120" w:after="120"/>
      <w:textAlignment w:val="baseline"/>
    </w:pPr>
    <w:rPr>
      <w:rFonts w:eastAsia="Times New Roman"/>
      <w:spacing w:val="-5"/>
      <w:sz w:val="28"/>
      <w:lang w:eastAsia="ru-RU"/>
    </w:rPr>
  </w:style>
  <w:style w:type="character" w:customStyle="1" w:styleId="1f6">
    <w:name w:val="Основной текст1"/>
    <w:rsid w:val="00C729A4"/>
    <w:rPr>
      <w:rFonts w:ascii="Arial Unicode MS" w:eastAsia="Arial Unicode MS" w:hAnsi="Arial Unicode MS" w:cs="Arial Unicode MS"/>
      <w:b w:val="0"/>
      <w:bCs w:val="0"/>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2f">
    <w:name w:val="Основной текст (2)_"/>
    <w:rsid w:val="00C729A4"/>
    <w:rPr>
      <w:rFonts w:ascii="Arial" w:eastAsia="Arial" w:hAnsi="Arial" w:cs="Arial"/>
      <w:b/>
      <w:bCs/>
      <w:i w:val="0"/>
      <w:iCs w:val="0"/>
      <w:smallCaps w:val="0"/>
      <w:strike w:val="0"/>
      <w:sz w:val="21"/>
      <w:szCs w:val="21"/>
      <w:u w:val="none"/>
    </w:rPr>
  </w:style>
  <w:style w:type="paragraph" w:customStyle="1" w:styleId="46">
    <w:name w:val="Абзац списка4"/>
    <w:basedOn w:val="a4"/>
    <w:rsid w:val="00C729A4"/>
    <w:pPr>
      <w:widowControl w:val="0"/>
      <w:adjustRightInd w:val="0"/>
      <w:spacing w:before="120" w:after="120"/>
      <w:textAlignment w:val="baseline"/>
    </w:pPr>
    <w:rPr>
      <w:rFonts w:eastAsia="Times New Roman"/>
      <w:spacing w:val="-5"/>
      <w:sz w:val="28"/>
      <w:lang w:eastAsia="ru-RU"/>
    </w:rPr>
  </w:style>
  <w:style w:type="paragraph" w:customStyle="1" w:styleId="53">
    <w:name w:val="Абзац списка5"/>
    <w:basedOn w:val="a4"/>
    <w:rsid w:val="00C729A4"/>
    <w:pPr>
      <w:widowControl w:val="0"/>
      <w:adjustRightInd w:val="0"/>
      <w:spacing w:before="120" w:after="120"/>
    </w:pPr>
    <w:rPr>
      <w:rFonts w:eastAsia="Times New Roman"/>
      <w:spacing w:val="-5"/>
      <w:sz w:val="28"/>
      <w:lang w:eastAsia="ru-RU"/>
    </w:rPr>
  </w:style>
  <w:style w:type="paragraph" w:customStyle="1" w:styleId="xl107">
    <w:name w:val="xl107"/>
    <w:basedOn w:val="a4"/>
    <w:rsid w:val="00C729A4"/>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pPr>
    <w:rPr>
      <w:rFonts w:ascii="Arial" w:eastAsia="Times New Roman" w:hAnsi="Arial" w:cs="Arial"/>
      <w:sz w:val="20"/>
      <w:szCs w:val="20"/>
      <w:lang w:eastAsia="ru-RU"/>
    </w:rPr>
  </w:style>
  <w:style w:type="paragraph" w:customStyle="1" w:styleId="xl108">
    <w:name w:val="xl108"/>
    <w:basedOn w:val="a4"/>
    <w:rsid w:val="00C729A4"/>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pPr>
    <w:rPr>
      <w:rFonts w:ascii="Arial" w:eastAsia="Times New Roman" w:hAnsi="Arial" w:cs="Arial"/>
      <w:sz w:val="20"/>
      <w:szCs w:val="20"/>
      <w:lang w:eastAsia="ru-RU"/>
    </w:rPr>
  </w:style>
  <w:style w:type="paragraph" w:customStyle="1" w:styleId="xl109">
    <w:name w:val="xl109"/>
    <w:basedOn w:val="a4"/>
    <w:rsid w:val="00C729A4"/>
    <w:pPr>
      <w:pBdr>
        <w:left w:val="single" w:sz="4" w:space="0" w:color="auto"/>
        <w:bottom w:val="single" w:sz="4" w:space="0" w:color="auto"/>
        <w:right w:val="single" w:sz="4" w:space="0" w:color="auto"/>
      </w:pBdr>
      <w:shd w:val="clear" w:color="000000" w:fill="FFFF00"/>
      <w:spacing w:before="100" w:beforeAutospacing="1" w:after="100" w:afterAutospacing="1"/>
    </w:pPr>
    <w:rPr>
      <w:rFonts w:ascii="Arial" w:eastAsia="Times New Roman" w:hAnsi="Arial" w:cs="Arial"/>
      <w:sz w:val="20"/>
      <w:szCs w:val="20"/>
      <w:lang w:eastAsia="ru-RU"/>
    </w:rPr>
  </w:style>
  <w:style w:type="paragraph" w:customStyle="1" w:styleId="xl110">
    <w:name w:val="xl110"/>
    <w:basedOn w:val="a4"/>
    <w:rsid w:val="00C729A4"/>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rFonts w:ascii="Arial" w:eastAsia="Times New Roman" w:hAnsi="Arial" w:cs="Arial"/>
      <w:sz w:val="20"/>
      <w:szCs w:val="20"/>
      <w:lang w:eastAsia="ru-RU"/>
    </w:rPr>
  </w:style>
  <w:style w:type="paragraph" w:customStyle="1" w:styleId="xl111">
    <w:name w:val="xl111"/>
    <w:basedOn w:val="a4"/>
    <w:rsid w:val="00C729A4"/>
    <w:pPr>
      <w:pBdr>
        <w:left w:val="single" w:sz="4" w:space="0" w:color="auto"/>
        <w:bottom w:val="single" w:sz="4" w:space="0" w:color="auto"/>
      </w:pBdr>
      <w:shd w:val="clear" w:color="000000" w:fill="F2DDDC"/>
      <w:spacing w:before="100" w:beforeAutospacing="1" w:after="100" w:afterAutospacing="1"/>
    </w:pPr>
    <w:rPr>
      <w:rFonts w:ascii="Arial" w:eastAsia="Times New Roman" w:hAnsi="Arial" w:cs="Arial"/>
      <w:sz w:val="20"/>
      <w:szCs w:val="20"/>
      <w:lang w:eastAsia="ru-RU"/>
    </w:rPr>
  </w:style>
  <w:style w:type="paragraph" w:customStyle="1" w:styleId="xl112">
    <w:name w:val="xl112"/>
    <w:basedOn w:val="a4"/>
    <w:rsid w:val="00C729A4"/>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szCs w:val="24"/>
      <w:lang w:eastAsia="ru-RU"/>
    </w:rPr>
  </w:style>
  <w:style w:type="paragraph" w:customStyle="1" w:styleId="xl113">
    <w:name w:val="xl113"/>
    <w:basedOn w:val="a4"/>
    <w:rsid w:val="00C729A4"/>
    <w:pPr>
      <w:pBdr>
        <w:left w:val="single" w:sz="4" w:space="0" w:color="auto"/>
        <w:bottom w:val="single" w:sz="4" w:space="0" w:color="auto"/>
        <w:right w:val="single" w:sz="4" w:space="0" w:color="auto"/>
      </w:pBdr>
      <w:shd w:val="clear" w:color="000000" w:fill="FFFF00"/>
      <w:spacing w:before="100" w:beforeAutospacing="1" w:after="100" w:afterAutospacing="1"/>
    </w:pPr>
    <w:rPr>
      <w:rFonts w:ascii="Arial" w:eastAsia="Times New Roman" w:hAnsi="Arial" w:cs="Arial"/>
      <w:sz w:val="20"/>
      <w:szCs w:val="20"/>
      <w:lang w:eastAsia="ru-RU"/>
    </w:rPr>
  </w:style>
  <w:style w:type="paragraph" w:customStyle="1" w:styleId="xl114">
    <w:name w:val="xl114"/>
    <w:basedOn w:val="a4"/>
    <w:rsid w:val="00C729A4"/>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rFonts w:ascii="Arial" w:eastAsia="Times New Roman" w:hAnsi="Arial" w:cs="Arial"/>
      <w:sz w:val="20"/>
      <w:szCs w:val="20"/>
      <w:lang w:eastAsia="ru-RU"/>
    </w:rPr>
  </w:style>
  <w:style w:type="paragraph" w:customStyle="1" w:styleId="xl115">
    <w:name w:val="xl115"/>
    <w:basedOn w:val="a4"/>
    <w:rsid w:val="00C729A4"/>
    <w:pPr>
      <w:pBdr>
        <w:left w:val="single" w:sz="4" w:space="0" w:color="auto"/>
        <w:bottom w:val="single" w:sz="4" w:space="0" w:color="auto"/>
      </w:pBdr>
      <w:shd w:val="clear" w:color="000000" w:fill="F2DDDC"/>
      <w:spacing w:before="100" w:beforeAutospacing="1" w:after="100" w:afterAutospacing="1"/>
    </w:pPr>
    <w:rPr>
      <w:rFonts w:ascii="Arial" w:eastAsia="Times New Roman" w:hAnsi="Arial" w:cs="Arial"/>
      <w:sz w:val="20"/>
      <w:szCs w:val="20"/>
      <w:lang w:eastAsia="ru-RU"/>
    </w:rPr>
  </w:style>
  <w:style w:type="paragraph" w:customStyle="1" w:styleId="xl116">
    <w:name w:val="xl116"/>
    <w:basedOn w:val="a4"/>
    <w:rsid w:val="00C729A4"/>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szCs w:val="24"/>
      <w:lang w:eastAsia="ru-RU"/>
    </w:rPr>
  </w:style>
  <w:style w:type="character" w:customStyle="1" w:styleId="37">
    <w:name w:val="Подпись к таблице (3)_"/>
    <w:link w:val="310"/>
    <w:uiPriority w:val="99"/>
    <w:locked/>
    <w:rsid w:val="00C729A4"/>
    <w:rPr>
      <w:sz w:val="23"/>
      <w:szCs w:val="23"/>
      <w:shd w:val="clear" w:color="auto" w:fill="FFFFFF"/>
    </w:rPr>
  </w:style>
  <w:style w:type="paragraph" w:customStyle="1" w:styleId="310">
    <w:name w:val="Подпись к таблице (3)1"/>
    <w:basedOn w:val="a4"/>
    <w:link w:val="37"/>
    <w:uiPriority w:val="99"/>
    <w:rsid w:val="00C729A4"/>
    <w:pPr>
      <w:shd w:val="clear" w:color="auto" w:fill="FFFFFF"/>
      <w:spacing w:line="274" w:lineRule="exact"/>
    </w:pPr>
    <w:rPr>
      <w:rFonts w:ascii="Calibri" w:hAnsi="Calibri"/>
      <w:sz w:val="23"/>
      <w:szCs w:val="23"/>
      <w:shd w:val="clear" w:color="auto" w:fill="FFFFFF"/>
    </w:rPr>
  </w:style>
  <w:style w:type="numbering" w:customStyle="1" w:styleId="54">
    <w:name w:val="Нет списка5"/>
    <w:next w:val="a7"/>
    <w:uiPriority w:val="99"/>
    <w:semiHidden/>
    <w:unhideWhenUsed/>
    <w:rsid w:val="00C729A4"/>
  </w:style>
  <w:style w:type="numbering" w:customStyle="1" w:styleId="111">
    <w:name w:val="Нет списка11"/>
    <w:next w:val="a7"/>
    <w:uiPriority w:val="99"/>
    <w:semiHidden/>
    <w:rsid w:val="00C729A4"/>
  </w:style>
  <w:style w:type="table" w:customStyle="1" w:styleId="47">
    <w:name w:val="Сетка таблицы4"/>
    <w:basedOn w:val="a6"/>
    <w:next w:val="af7"/>
    <w:uiPriority w:val="59"/>
    <w:rsid w:val="00C729A4"/>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2">
    <w:name w:val="Нет списка21"/>
    <w:next w:val="a7"/>
    <w:uiPriority w:val="99"/>
    <w:semiHidden/>
    <w:rsid w:val="00C729A4"/>
  </w:style>
  <w:style w:type="numbering" w:customStyle="1" w:styleId="311">
    <w:name w:val="Нет списка31"/>
    <w:next w:val="a7"/>
    <w:uiPriority w:val="99"/>
    <w:semiHidden/>
    <w:rsid w:val="00C729A4"/>
  </w:style>
  <w:style w:type="numbering" w:customStyle="1" w:styleId="411">
    <w:name w:val="Нет списка41"/>
    <w:next w:val="a7"/>
    <w:uiPriority w:val="99"/>
    <w:semiHidden/>
    <w:rsid w:val="00C729A4"/>
  </w:style>
  <w:style w:type="numbering" w:customStyle="1" w:styleId="511">
    <w:name w:val="Нет списка51"/>
    <w:next w:val="a7"/>
    <w:uiPriority w:val="99"/>
    <w:semiHidden/>
    <w:rsid w:val="00C729A4"/>
  </w:style>
  <w:style w:type="numbering" w:customStyle="1" w:styleId="63">
    <w:name w:val="Нет списка6"/>
    <w:next w:val="a7"/>
    <w:uiPriority w:val="99"/>
    <w:semiHidden/>
    <w:rsid w:val="00C729A4"/>
  </w:style>
  <w:style w:type="table" w:customStyle="1" w:styleId="112">
    <w:name w:val="Сетка таблицы11"/>
    <w:basedOn w:val="a6"/>
    <w:next w:val="af7"/>
    <w:uiPriority w:val="39"/>
    <w:rsid w:val="00C729A4"/>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12">
    <w:name w:val="Сетка таблицы41"/>
    <w:basedOn w:val="a6"/>
    <w:next w:val="af7"/>
    <w:uiPriority w:val="59"/>
    <w:rsid w:val="00C729A4"/>
    <w:rPr>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5">
    <w:name w:val="Сетка таблицы5"/>
    <w:basedOn w:val="a6"/>
    <w:next w:val="af7"/>
    <w:uiPriority w:val="39"/>
    <w:rsid w:val="00C729A4"/>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4">
    <w:name w:val="Сетка таблицы6"/>
    <w:basedOn w:val="a6"/>
    <w:next w:val="af7"/>
    <w:uiPriority w:val="59"/>
    <w:rsid w:val="00C729A4"/>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74">
    <w:name w:val="Нет списка7"/>
    <w:next w:val="a7"/>
    <w:uiPriority w:val="99"/>
    <w:semiHidden/>
    <w:unhideWhenUsed/>
    <w:rsid w:val="00C729A4"/>
  </w:style>
  <w:style w:type="numbering" w:customStyle="1" w:styleId="120">
    <w:name w:val="Нет списка12"/>
    <w:next w:val="a7"/>
    <w:uiPriority w:val="99"/>
    <w:semiHidden/>
    <w:rsid w:val="00C729A4"/>
  </w:style>
  <w:style w:type="table" w:customStyle="1" w:styleId="75">
    <w:name w:val="Сетка таблицы7"/>
    <w:basedOn w:val="a6"/>
    <w:next w:val="af7"/>
    <w:uiPriority w:val="59"/>
    <w:rsid w:val="00C729A4"/>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Нет списка22"/>
    <w:next w:val="a7"/>
    <w:uiPriority w:val="99"/>
    <w:semiHidden/>
    <w:rsid w:val="00C729A4"/>
  </w:style>
  <w:style w:type="numbering" w:customStyle="1" w:styleId="320">
    <w:name w:val="Нет списка32"/>
    <w:next w:val="a7"/>
    <w:semiHidden/>
    <w:rsid w:val="00C729A4"/>
  </w:style>
  <w:style w:type="numbering" w:customStyle="1" w:styleId="420">
    <w:name w:val="Нет списка42"/>
    <w:next w:val="a7"/>
    <w:semiHidden/>
    <w:rsid w:val="00C729A4"/>
  </w:style>
  <w:style w:type="numbering" w:customStyle="1" w:styleId="520">
    <w:name w:val="Нет списка52"/>
    <w:next w:val="a7"/>
    <w:semiHidden/>
    <w:rsid w:val="00C729A4"/>
  </w:style>
  <w:style w:type="numbering" w:customStyle="1" w:styleId="610">
    <w:name w:val="Нет списка61"/>
    <w:next w:val="a7"/>
    <w:semiHidden/>
    <w:rsid w:val="00C729A4"/>
  </w:style>
  <w:style w:type="table" w:customStyle="1" w:styleId="121">
    <w:name w:val="Сетка таблицы12"/>
    <w:basedOn w:val="a6"/>
    <w:next w:val="af7"/>
    <w:uiPriority w:val="59"/>
    <w:rsid w:val="00C729A4"/>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21">
    <w:name w:val="Сетка таблицы42"/>
    <w:basedOn w:val="a6"/>
    <w:next w:val="af7"/>
    <w:uiPriority w:val="59"/>
    <w:rsid w:val="00C729A4"/>
    <w:rPr>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83">
    <w:name w:val="Нет списка8"/>
    <w:next w:val="a7"/>
    <w:uiPriority w:val="99"/>
    <w:semiHidden/>
    <w:unhideWhenUsed/>
    <w:rsid w:val="00C729A4"/>
  </w:style>
  <w:style w:type="numbering" w:customStyle="1" w:styleId="130">
    <w:name w:val="Нет списка13"/>
    <w:next w:val="a7"/>
    <w:semiHidden/>
    <w:rsid w:val="00C729A4"/>
  </w:style>
  <w:style w:type="table" w:customStyle="1" w:styleId="84">
    <w:name w:val="Сетка таблицы8"/>
    <w:basedOn w:val="a6"/>
    <w:next w:val="af7"/>
    <w:rsid w:val="00C729A4"/>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0">
    <w:name w:val="Нет списка23"/>
    <w:next w:val="a7"/>
    <w:semiHidden/>
    <w:rsid w:val="00C729A4"/>
  </w:style>
  <w:style w:type="numbering" w:customStyle="1" w:styleId="330">
    <w:name w:val="Нет списка33"/>
    <w:next w:val="a7"/>
    <w:semiHidden/>
    <w:rsid w:val="00C729A4"/>
  </w:style>
  <w:style w:type="numbering" w:customStyle="1" w:styleId="430">
    <w:name w:val="Нет списка43"/>
    <w:next w:val="a7"/>
    <w:semiHidden/>
    <w:rsid w:val="00C729A4"/>
  </w:style>
  <w:style w:type="numbering" w:customStyle="1" w:styleId="530">
    <w:name w:val="Нет списка53"/>
    <w:next w:val="a7"/>
    <w:semiHidden/>
    <w:rsid w:val="00C729A4"/>
  </w:style>
  <w:style w:type="numbering" w:customStyle="1" w:styleId="620">
    <w:name w:val="Нет списка62"/>
    <w:next w:val="a7"/>
    <w:semiHidden/>
    <w:rsid w:val="00C729A4"/>
  </w:style>
  <w:style w:type="table" w:customStyle="1" w:styleId="131">
    <w:name w:val="Сетка таблицы13"/>
    <w:basedOn w:val="a6"/>
    <w:next w:val="af7"/>
    <w:uiPriority w:val="39"/>
    <w:rsid w:val="00C729A4"/>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31">
    <w:name w:val="Сетка таблицы43"/>
    <w:basedOn w:val="a6"/>
    <w:next w:val="af7"/>
    <w:uiPriority w:val="59"/>
    <w:rsid w:val="00C729A4"/>
    <w:rPr>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93">
    <w:name w:val="Нет списка9"/>
    <w:next w:val="a7"/>
    <w:uiPriority w:val="99"/>
    <w:semiHidden/>
    <w:unhideWhenUsed/>
    <w:rsid w:val="00C729A4"/>
  </w:style>
  <w:style w:type="numbering" w:customStyle="1" w:styleId="140">
    <w:name w:val="Нет списка14"/>
    <w:next w:val="a7"/>
    <w:semiHidden/>
    <w:rsid w:val="00C729A4"/>
  </w:style>
  <w:style w:type="table" w:customStyle="1" w:styleId="94">
    <w:name w:val="Сетка таблицы9"/>
    <w:basedOn w:val="a6"/>
    <w:next w:val="af7"/>
    <w:rsid w:val="00C729A4"/>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0">
    <w:name w:val="Нет списка24"/>
    <w:next w:val="a7"/>
    <w:semiHidden/>
    <w:rsid w:val="00C729A4"/>
  </w:style>
  <w:style w:type="numbering" w:customStyle="1" w:styleId="340">
    <w:name w:val="Нет списка34"/>
    <w:next w:val="a7"/>
    <w:semiHidden/>
    <w:rsid w:val="00C729A4"/>
  </w:style>
  <w:style w:type="numbering" w:customStyle="1" w:styleId="440">
    <w:name w:val="Нет списка44"/>
    <w:next w:val="a7"/>
    <w:semiHidden/>
    <w:rsid w:val="00C729A4"/>
  </w:style>
  <w:style w:type="numbering" w:customStyle="1" w:styleId="540">
    <w:name w:val="Нет списка54"/>
    <w:next w:val="a7"/>
    <w:semiHidden/>
    <w:rsid w:val="00C729A4"/>
  </w:style>
  <w:style w:type="numbering" w:customStyle="1" w:styleId="630">
    <w:name w:val="Нет списка63"/>
    <w:next w:val="a7"/>
    <w:semiHidden/>
    <w:rsid w:val="00C729A4"/>
  </w:style>
  <w:style w:type="table" w:customStyle="1" w:styleId="141">
    <w:name w:val="Сетка таблицы14"/>
    <w:basedOn w:val="a6"/>
    <w:next w:val="af7"/>
    <w:uiPriority w:val="39"/>
    <w:rsid w:val="00C729A4"/>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41">
    <w:name w:val="Сетка таблицы44"/>
    <w:basedOn w:val="a6"/>
    <w:next w:val="af7"/>
    <w:uiPriority w:val="59"/>
    <w:rsid w:val="00C729A4"/>
    <w:rPr>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00">
    <w:name w:val="Нет списка10"/>
    <w:next w:val="a7"/>
    <w:uiPriority w:val="99"/>
    <w:semiHidden/>
    <w:unhideWhenUsed/>
    <w:rsid w:val="00C729A4"/>
  </w:style>
  <w:style w:type="numbering" w:customStyle="1" w:styleId="150">
    <w:name w:val="Нет списка15"/>
    <w:next w:val="a7"/>
    <w:semiHidden/>
    <w:rsid w:val="00C729A4"/>
  </w:style>
  <w:style w:type="table" w:customStyle="1" w:styleId="101">
    <w:name w:val="Сетка таблицы10"/>
    <w:basedOn w:val="a6"/>
    <w:next w:val="af7"/>
    <w:rsid w:val="00C729A4"/>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50">
    <w:name w:val="Нет списка25"/>
    <w:next w:val="a7"/>
    <w:semiHidden/>
    <w:rsid w:val="00C729A4"/>
  </w:style>
  <w:style w:type="numbering" w:customStyle="1" w:styleId="350">
    <w:name w:val="Нет списка35"/>
    <w:next w:val="a7"/>
    <w:semiHidden/>
    <w:rsid w:val="00C729A4"/>
  </w:style>
  <w:style w:type="numbering" w:customStyle="1" w:styleId="450">
    <w:name w:val="Нет списка45"/>
    <w:next w:val="a7"/>
    <w:semiHidden/>
    <w:rsid w:val="00C729A4"/>
  </w:style>
  <w:style w:type="numbering" w:customStyle="1" w:styleId="550">
    <w:name w:val="Нет списка55"/>
    <w:next w:val="a7"/>
    <w:semiHidden/>
    <w:rsid w:val="00C729A4"/>
  </w:style>
  <w:style w:type="numbering" w:customStyle="1" w:styleId="640">
    <w:name w:val="Нет списка64"/>
    <w:next w:val="a7"/>
    <w:semiHidden/>
    <w:rsid w:val="00C729A4"/>
  </w:style>
  <w:style w:type="table" w:customStyle="1" w:styleId="151">
    <w:name w:val="Сетка таблицы15"/>
    <w:basedOn w:val="a6"/>
    <w:next w:val="af7"/>
    <w:uiPriority w:val="59"/>
    <w:rsid w:val="00C729A4"/>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51">
    <w:name w:val="Сетка таблицы45"/>
    <w:basedOn w:val="a6"/>
    <w:next w:val="af7"/>
    <w:uiPriority w:val="59"/>
    <w:rsid w:val="00C729A4"/>
    <w:rPr>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60">
    <w:name w:val="Нет списка16"/>
    <w:next w:val="a7"/>
    <w:uiPriority w:val="99"/>
    <w:semiHidden/>
    <w:unhideWhenUsed/>
    <w:rsid w:val="00C729A4"/>
  </w:style>
  <w:style w:type="numbering" w:customStyle="1" w:styleId="170">
    <w:name w:val="Нет списка17"/>
    <w:next w:val="a7"/>
    <w:semiHidden/>
    <w:rsid w:val="00C729A4"/>
  </w:style>
  <w:style w:type="table" w:customStyle="1" w:styleId="161">
    <w:name w:val="Сетка таблицы16"/>
    <w:basedOn w:val="a6"/>
    <w:next w:val="af7"/>
    <w:rsid w:val="00C729A4"/>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0">
    <w:name w:val="Нет списка26"/>
    <w:next w:val="a7"/>
    <w:semiHidden/>
    <w:rsid w:val="00C729A4"/>
  </w:style>
  <w:style w:type="numbering" w:customStyle="1" w:styleId="360">
    <w:name w:val="Нет списка36"/>
    <w:next w:val="a7"/>
    <w:semiHidden/>
    <w:rsid w:val="00C729A4"/>
  </w:style>
  <w:style w:type="numbering" w:customStyle="1" w:styleId="460">
    <w:name w:val="Нет списка46"/>
    <w:next w:val="a7"/>
    <w:semiHidden/>
    <w:rsid w:val="00C729A4"/>
  </w:style>
  <w:style w:type="numbering" w:customStyle="1" w:styleId="56">
    <w:name w:val="Нет списка56"/>
    <w:next w:val="a7"/>
    <w:semiHidden/>
    <w:rsid w:val="00C729A4"/>
  </w:style>
  <w:style w:type="numbering" w:customStyle="1" w:styleId="65">
    <w:name w:val="Нет списка65"/>
    <w:next w:val="a7"/>
    <w:semiHidden/>
    <w:rsid w:val="00C729A4"/>
  </w:style>
  <w:style w:type="table" w:customStyle="1" w:styleId="171">
    <w:name w:val="Сетка таблицы17"/>
    <w:basedOn w:val="a6"/>
    <w:next w:val="af7"/>
    <w:uiPriority w:val="59"/>
    <w:rsid w:val="00C729A4"/>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61">
    <w:name w:val="Сетка таблицы46"/>
    <w:basedOn w:val="a6"/>
    <w:next w:val="af7"/>
    <w:uiPriority w:val="59"/>
    <w:rsid w:val="00C729A4"/>
    <w:rPr>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80">
    <w:name w:val="Сетка таблицы18"/>
    <w:basedOn w:val="a6"/>
    <w:next w:val="af7"/>
    <w:uiPriority w:val="59"/>
    <w:rsid w:val="00C729A4"/>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81">
    <w:name w:val="Нет списка18"/>
    <w:next w:val="a7"/>
    <w:uiPriority w:val="99"/>
    <w:semiHidden/>
    <w:unhideWhenUsed/>
    <w:rsid w:val="00C729A4"/>
  </w:style>
  <w:style w:type="numbering" w:customStyle="1" w:styleId="190">
    <w:name w:val="Нет списка19"/>
    <w:next w:val="a7"/>
    <w:semiHidden/>
    <w:rsid w:val="00C729A4"/>
  </w:style>
  <w:style w:type="table" w:customStyle="1" w:styleId="191">
    <w:name w:val="Сетка таблицы19"/>
    <w:basedOn w:val="a6"/>
    <w:next w:val="af7"/>
    <w:rsid w:val="00C729A4"/>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0">
    <w:name w:val="Нет списка27"/>
    <w:next w:val="a7"/>
    <w:semiHidden/>
    <w:rsid w:val="00C729A4"/>
  </w:style>
  <w:style w:type="numbering" w:customStyle="1" w:styleId="370">
    <w:name w:val="Нет списка37"/>
    <w:next w:val="a7"/>
    <w:semiHidden/>
    <w:rsid w:val="00C729A4"/>
  </w:style>
  <w:style w:type="numbering" w:customStyle="1" w:styleId="470">
    <w:name w:val="Нет списка47"/>
    <w:next w:val="a7"/>
    <w:semiHidden/>
    <w:rsid w:val="00C729A4"/>
  </w:style>
  <w:style w:type="numbering" w:customStyle="1" w:styleId="57">
    <w:name w:val="Нет списка57"/>
    <w:next w:val="a7"/>
    <w:semiHidden/>
    <w:rsid w:val="00C729A4"/>
  </w:style>
  <w:style w:type="numbering" w:customStyle="1" w:styleId="66">
    <w:name w:val="Нет списка66"/>
    <w:next w:val="a7"/>
    <w:semiHidden/>
    <w:rsid w:val="00C729A4"/>
  </w:style>
  <w:style w:type="table" w:customStyle="1" w:styleId="1100">
    <w:name w:val="Сетка таблицы110"/>
    <w:basedOn w:val="a6"/>
    <w:next w:val="af7"/>
    <w:uiPriority w:val="59"/>
    <w:rsid w:val="00C729A4"/>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71">
    <w:name w:val="Сетка таблицы47"/>
    <w:basedOn w:val="a6"/>
    <w:next w:val="af7"/>
    <w:uiPriority w:val="59"/>
    <w:rsid w:val="00C729A4"/>
    <w:rPr>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00">
    <w:name w:val="Нет списка20"/>
    <w:next w:val="a7"/>
    <w:uiPriority w:val="99"/>
    <w:semiHidden/>
    <w:unhideWhenUsed/>
    <w:rsid w:val="00C729A4"/>
  </w:style>
  <w:style w:type="numbering" w:customStyle="1" w:styleId="1101">
    <w:name w:val="Нет списка110"/>
    <w:next w:val="a7"/>
    <w:semiHidden/>
    <w:rsid w:val="00C729A4"/>
  </w:style>
  <w:style w:type="table" w:customStyle="1" w:styleId="201">
    <w:name w:val="Сетка таблицы20"/>
    <w:basedOn w:val="a6"/>
    <w:next w:val="af7"/>
    <w:rsid w:val="00C729A4"/>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80">
    <w:name w:val="Нет списка28"/>
    <w:next w:val="a7"/>
    <w:semiHidden/>
    <w:rsid w:val="00C729A4"/>
  </w:style>
  <w:style w:type="numbering" w:customStyle="1" w:styleId="38">
    <w:name w:val="Нет списка38"/>
    <w:next w:val="a7"/>
    <w:semiHidden/>
    <w:rsid w:val="00C729A4"/>
  </w:style>
  <w:style w:type="numbering" w:customStyle="1" w:styleId="48">
    <w:name w:val="Нет списка48"/>
    <w:next w:val="a7"/>
    <w:semiHidden/>
    <w:rsid w:val="00C729A4"/>
  </w:style>
  <w:style w:type="numbering" w:customStyle="1" w:styleId="58">
    <w:name w:val="Нет списка58"/>
    <w:next w:val="a7"/>
    <w:semiHidden/>
    <w:rsid w:val="00C729A4"/>
  </w:style>
  <w:style w:type="numbering" w:customStyle="1" w:styleId="67">
    <w:name w:val="Нет списка67"/>
    <w:next w:val="a7"/>
    <w:semiHidden/>
    <w:rsid w:val="00C729A4"/>
  </w:style>
  <w:style w:type="table" w:customStyle="1" w:styleId="1110">
    <w:name w:val="Сетка таблицы111"/>
    <w:basedOn w:val="a6"/>
    <w:next w:val="af7"/>
    <w:uiPriority w:val="39"/>
    <w:rsid w:val="00C729A4"/>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80">
    <w:name w:val="Сетка таблицы48"/>
    <w:basedOn w:val="a6"/>
    <w:next w:val="af7"/>
    <w:uiPriority w:val="59"/>
    <w:rsid w:val="00C729A4"/>
    <w:rPr>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92">
    <w:name w:val="Нет списка29"/>
    <w:next w:val="a7"/>
    <w:uiPriority w:val="99"/>
    <w:semiHidden/>
    <w:unhideWhenUsed/>
    <w:rsid w:val="00C729A4"/>
  </w:style>
  <w:style w:type="numbering" w:customStyle="1" w:styleId="1111">
    <w:name w:val="Нет списка111"/>
    <w:next w:val="a7"/>
    <w:uiPriority w:val="99"/>
    <w:semiHidden/>
    <w:rsid w:val="00C729A4"/>
  </w:style>
  <w:style w:type="table" w:customStyle="1" w:styleId="213">
    <w:name w:val="Сетка таблицы21"/>
    <w:basedOn w:val="a6"/>
    <w:next w:val="af7"/>
    <w:uiPriority w:val="39"/>
    <w:rsid w:val="00C729A4"/>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0">
    <w:name w:val="Нет списка210"/>
    <w:next w:val="a7"/>
    <w:semiHidden/>
    <w:rsid w:val="00C729A4"/>
  </w:style>
  <w:style w:type="numbering" w:customStyle="1" w:styleId="39">
    <w:name w:val="Нет списка39"/>
    <w:next w:val="a7"/>
    <w:semiHidden/>
    <w:rsid w:val="00C729A4"/>
  </w:style>
  <w:style w:type="numbering" w:customStyle="1" w:styleId="49">
    <w:name w:val="Нет списка49"/>
    <w:next w:val="a7"/>
    <w:semiHidden/>
    <w:rsid w:val="00C729A4"/>
  </w:style>
  <w:style w:type="numbering" w:customStyle="1" w:styleId="59">
    <w:name w:val="Нет списка59"/>
    <w:next w:val="a7"/>
    <w:semiHidden/>
    <w:rsid w:val="00C729A4"/>
  </w:style>
  <w:style w:type="numbering" w:customStyle="1" w:styleId="68">
    <w:name w:val="Нет списка68"/>
    <w:next w:val="a7"/>
    <w:semiHidden/>
    <w:rsid w:val="00C729A4"/>
  </w:style>
  <w:style w:type="table" w:customStyle="1" w:styleId="1120">
    <w:name w:val="Сетка таблицы112"/>
    <w:basedOn w:val="a6"/>
    <w:next w:val="af7"/>
    <w:uiPriority w:val="39"/>
    <w:rsid w:val="00C729A4"/>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90">
    <w:name w:val="Сетка таблицы49"/>
    <w:basedOn w:val="a6"/>
    <w:next w:val="af7"/>
    <w:uiPriority w:val="59"/>
    <w:rsid w:val="00C729A4"/>
    <w:rPr>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71">
    <w:name w:val="Сетка таблицы27"/>
    <w:basedOn w:val="a6"/>
    <w:next w:val="af7"/>
    <w:uiPriority w:val="59"/>
    <w:rsid w:val="00C729A4"/>
    <w:rPr>
      <w:rFonts w:eastAsia="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Paragraph1">
    <w:name w:val="List Paragraph1"/>
    <w:basedOn w:val="a4"/>
    <w:link w:val="ListParagraph10"/>
    <w:qFormat/>
    <w:rsid w:val="00C729A4"/>
    <w:pPr>
      <w:widowControl w:val="0"/>
    </w:pPr>
    <w:rPr>
      <w:rFonts w:ascii="Calibri" w:eastAsia="Times New Roman" w:hAnsi="Calibri"/>
      <w:sz w:val="22"/>
      <w:lang w:val="en-US" w:eastAsia="ru-RU"/>
    </w:rPr>
  </w:style>
  <w:style w:type="character" w:styleId="affff4">
    <w:name w:val="Placeholder Text"/>
    <w:uiPriority w:val="99"/>
    <w:semiHidden/>
    <w:rsid w:val="00C729A4"/>
    <w:rPr>
      <w:color w:val="808080"/>
    </w:rPr>
  </w:style>
  <w:style w:type="table" w:customStyle="1" w:styleId="221">
    <w:name w:val="Сетка таблицы22"/>
    <w:basedOn w:val="a6"/>
    <w:next w:val="af7"/>
    <w:uiPriority w:val="39"/>
    <w:rsid w:val="00C729A4"/>
    <w:rPr>
      <w:rFonts w:eastAsia="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85pt">
    <w:name w:val="Основной текст + 8;5 pt;Полужирный;Курсив"/>
    <w:rsid w:val="00C729A4"/>
    <w:rPr>
      <w:rFonts w:ascii="Arial" w:eastAsia="Arial" w:hAnsi="Arial" w:cs="Arial"/>
      <w:b/>
      <w:bCs/>
      <w:i/>
      <w:iCs/>
      <w:color w:val="000000"/>
      <w:spacing w:val="0"/>
      <w:w w:val="100"/>
      <w:position w:val="0"/>
      <w:sz w:val="17"/>
      <w:szCs w:val="17"/>
      <w:shd w:val="clear" w:color="auto" w:fill="FFFFFF"/>
      <w:lang w:val="ru-RU" w:eastAsia="ru-RU" w:bidi="ru-RU"/>
    </w:rPr>
  </w:style>
  <w:style w:type="character" w:customStyle="1" w:styleId="85pt0">
    <w:name w:val="Основной текст + 8;5 pt"/>
    <w:rsid w:val="00C729A4"/>
    <w:rPr>
      <w:rFonts w:ascii="Arial" w:eastAsia="Arial" w:hAnsi="Arial" w:cs="Arial"/>
      <w:color w:val="000000"/>
      <w:spacing w:val="0"/>
      <w:w w:val="100"/>
      <w:position w:val="0"/>
      <w:sz w:val="17"/>
      <w:szCs w:val="17"/>
      <w:shd w:val="clear" w:color="auto" w:fill="FFFFFF"/>
      <w:lang w:val="ru-RU" w:eastAsia="ru-RU" w:bidi="ru-RU"/>
    </w:rPr>
  </w:style>
  <w:style w:type="character" w:customStyle="1" w:styleId="241">
    <w:name w:val="Основной текст (24)_"/>
    <w:link w:val="242"/>
    <w:rsid w:val="00C729A4"/>
    <w:rPr>
      <w:rFonts w:ascii="Arial" w:eastAsia="Arial" w:hAnsi="Arial" w:cs="Arial"/>
      <w:b/>
      <w:bCs/>
      <w:sz w:val="23"/>
      <w:szCs w:val="23"/>
      <w:shd w:val="clear" w:color="auto" w:fill="FFFFFF"/>
    </w:rPr>
  </w:style>
  <w:style w:type="paragraph" w:customStyle="1" w:styleId="242">
    <w:name w:val="Основной текст (24)"/>
    <w:basedOn w:val="a4"/>
    <w:link w:val="241"/>
    <w:rsid w:val="00C729A4"/>
    <w:pPr>
      <w:widowControl w:val="0"/>
      <w:shd w:val="clear" w:color="auto" w:fill="FFFFFF"/>
      <w:spacing w:line="0" w:lineRule="atLeast"/>
      <w:ind w:hanging="360"/>
    </w:pPr>
    <w:rPr>
      <w:rFonts w:ascii="Arial" w:eastAsia="Arial" w:hAnsi="Arial"/>
      <w:b/>
      <w:bCs/>
      <w:sz w:val="23"/>
      <w:szCs w:val="23"/>
    </w:rPr>
  </w:style>
  <w:style w:type="character" w:customStyle="1" w:styleId="69">
    <w:name w:val="Основной текст (6)_"/>
    <w:link w:val="6a"/>
    <w:rsid w:val="00C729A4"/>
    <w:rPr>
      <w:rFonts w:ascii="Arial" w:eastAsia="Arial" w:hAnsi="Arial" w:cs="Arial"/>
      <w:b/>
      <w:bCs/>
      <w:shd w:val="clear" w:color="auto" w:fill="FFFFFF"/>
    </w:rPr>
  </w:style>
  <w:style w:type="paragraph" w:customStyle="1" w:styleId="6a">
    <w:name w:val="Основной текст (6)"/>
    <w:basedOn w:val="a4"/>
    <w:link w:val="69"/>
    <w:rsid w:val="00C729A4"/>
    <w:pPr>
      <w:widowControl w:val="0"/>
      <w:shd w:val="clear" w:color="auto" w:fill="FFFFFF"/>
      <w:spacing w:before="480" w:after="360" w:line="274" w:lineRule="exact"/>
      <w:ind w:hanging="1140"/>
    </w:pPr>
    <w:rPr>
      <w:rFonts w:ascii="Arial" w:eastAsia="Arial" w:hAnsi="Arial"/>
      <w:b/>
      <w:bCs/>
      <w:sz w:val="20"/>
      <w:szCs w:val="20"/>
    </w:rPr>
  </w:style>
  <w:style w:type="character" w:customStyle="1" w:styleId="85pt1">
    <w:name w:val="Основной текст + 8;5 pt;Полужирный"/>
    <w:rsid w:val="00C729A4"/>
    <w:rPr>
      <w:rFonts w:ascii="Arial" w:eastAsia="Arial" w:hAnsi="Arial" w:cs="Arial"/>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8pt1">
    <w:name w:val="Основной текст + 8 pt;Курсив"/>
    <w:rsid w:val="00C729A4"/>
    <w:rPr>
      <w:rFonts w:ascii="Arial" w:eastAsia="Arial" w:hAnsi="Arial" w:cs="Arial"/>
      <w:b w:val="0"/>
      <w:bCs w:val="0"/>
      <w:i/>
      <w:iCs/>
      <w:smallCaps w:val="0"/>
      <w:strike w:val="0"/>
      <w:color w:val="000000"/>
      <w:spacing w:val="0"/>
      <w:w w:val="100"/>
      <w:position w:val="0"/>
      <w:sz w:val="16"/>
      <w:szCs w:val="16"/>
      <w:u w:val="none"/>
      <w:shd w:val="clear" w:color="auto" w:fill="FFFFFF"/>
      <w:lang w:val="ru-RU" w:eastAsia="ru-RU" w:bidi="ru-RU"/>
    </w:rPr>
  </w:style>
  <w:style w:type="character" w:customStyle="1" w:styleId="Garamond12pt">
    <w:name w:val="Основной текст + Garamond;12 pt;Полужирный;Курсив"/>
    <w:rsid w:val="00C729A4"/>
    <w:rPr>
      <w:rFonts w:ascii="Garamond" w:eastAsia="Garamond" w:hAnsi="Garamond" w:cs="Garamond"/>
      <w:b/>
      <w:bCs/>
      <w:i/>
      <w:iCs/>
      <w:smallCaps w:val="0"/>
      <w:strike w:val="0"/>
      <w:color w:val="000000"/>
      <w:spacing w:val="0"/>
      <w:w w:val="100"/>
      <w:position w:val="0"/>
      <w:sz w:val="24"/>
      <w:szCs w:val="24"/>
      <w:u w:val="none"/>
      <w:shd w:val="clear" w:color="auto" w:fill="FFFFFF"/>
      <w:lang w:val="en-US" w:eastAsia="en-US" w:bidi="en-US"/>
    </w:rPr>
  </w:style>
  <w:style w:type="character" w:customStyle="1" w:styleId="2f0">
    <w:name w:val="Заголовок №2_"/>
    <w:link w:val="2f1"/>
    <w:rsid w:val="00C729A4"/>
    <w:rPr>
      <w:rFonts w:ascii="Arial" w:eastAsia="Arial" w:hAnsi="Arial" w:cs="Arial"/>
      <w:b/>
      <w:bCs/>
      <w:sz w:val="23"/>
      <w:szCs w:val="23"/>
      <w:shd w:val="clear" w:color="auto" w:fill="FFFFFF"/>
    </w:rPr>
  </w:style>
  <w:style w:type="paragraph" w:customStyle="1" w:styleId="2f1">
    <w:name w:val="Заголовок №2"/>
    <w:basedOn w:val="a4"/>
    <w:link w:val="2f0"/>
    <w:rsid w:val="00C729A4"/>
    <w:pPr>
      <w:widowControl w:val="0"/>
      <w:shd w:val="clear" w:color="auto" w:fill="FFFFFF"/>
      <w:spacing w:after="540" w:line="0" w:lineRule="atLeast"/>
      <w:ind w:hanging="360"/>
      <w:outlineLvl w:val="1"/>
    </w:pPr>
    <w:rPr>
      <w:rFonts w:ascii="Arial" w:eastAsia="Arial" w:hAnsi="Arial"/>
      <w:b/>
      <w:bCs/>
      <w:sz w:val="23"/>
      <w:szCs w:val="23"/>
    </w:rPr>
  </w:style>
  <w:style w:type="numbering" w:customStyle="1" w:styleId="300">
    <w:name w:val="Нет списка30"/>
    <w:next w:val="a7"/>
    <w:uiPriority w:val="99"/>
    <w:semiHidden/>
    <w:unhideWhenUsed/>
    <w:rsid w:val="00C729A4"/>
  </w:style>
  <w:style w:type="table" w:customStyle="1" w:styleId="231">
    <w:name w:val="Сетка таблицы23"/>
    <w:basedOn w:val="a6"/>
    <w:next w:val="af7"/>
    <w:uiPriority w:val="39"/>
    <w:rsid w:val="00C729A4"/>
    <w:rPr>
      <w:rFonts w:ascii="Times New Roman" w:eastAsia="Times New Roman"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43">
    <w:name w:val="Сетка таблицы24"/>
    <w:basedOn w:val="a6"/>
    <w:next w:val="af7"/>
    <w:uiPriority w:val="59"/>
    <w:rsid w:val="00C729A4"/>
    <w:rPr>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21">
    <w:name w:val="Нет списка112"/>
    <w:next w:val="a7"/>
    <w:uiPriority w:val="99"/>
    <w:semiHidden/>
    <w:unhideWhenUsed/>
    <w:rsid w:val="00C729A4"/>
  </w:style>
  <w:style w:type="table" w:customStyle="1" w:styleId="113">
    <w:name w:val="Сетка таблицы113"/>
    <w:basedOn w:val="a6"/>
    <w:next w:val="af7"/>
    <w:uiPriority w:val="59"/>
    <w:rsid w:val="00C729A4"/>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10">
    <w:name w:val="Нет списка211"/>
    <w:next w:val="a7"/>
    <w:uiPriority w:val="99"/>
    <w:semiHidden/>
    <w:unhideWhenUsed/>
    <w:rsid w:val="00C729A4"/>
  </w:style>
  <w:style w:type="numbering" w:customStyle="1" w:styleId="3100">
    <w:name w:val="Нет списка310"/>
    <w:next w:val="a7"/>
    <w:uiPriority w:val="99"/>
    <w:semiHidden/>
    <w:unhideWhenUsed/>
    <w:rsid w:val="00C729A4"/>
  </w:style>
  <w:style w:type="numbering" w:customStyle="1" w:styleId="4100">
    <w:name w:val="Нет списка410"/>
    <w:next w:val="a7"/>
    <w:uiPriority w:val="99"/>
    <w:semiHidden/>
    <w:unhideWhenUsed/>
    <w:rsid w:val="00C729A4"/>
  </w:style>
  <w:style w:type="table" w:customStyle="1" w:styleId="312">
    <w:name w:val="Сетка таблицы31"/>
    <w:basedOn w:val="a6"/>
    <w:next w:val="af7"/>
    <w:uiPriority w:val="39"/>
    <w:rsid w:val="00C729A4"/>
    <w:rPr>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76">
    <w:name w:val="Абзац списка7"/>
    <w:basedOn w:val="a4"/>
    <w:rsid w:val="00C729A4"/>
    <w:pPr>
      <w:widowControl w:val="0"/>
      <w:adjustRightInd w:val="0"/>
      <w:spacing w:before="120" w:after="120"/>
      <w:textAlignment w:val="baseline"/>
    </w:pPr>
    <w:rPr>
      <w:rFonts w:eastAsia="Times New Roman"/>
      <w:spacing w:val="-5"/>
      <w:sz w:val="28"/>
      <w:lang w:eastAsia="ru-RU"/>
    </w:rPr>
  </w:style>
  <w:style w:type="paragraph" w:customStyle="1" w:styleId="114">
    <w:name w:val="Абзац списка11"/>
    <w:basedOn w:val="a4"/>
    <w:rsid w:val="00C729A4"/>
    <w:pPr>
      <w:widowControl w:val="0"/>
      <w:adjustRightInd w:val="0"/>
      <w:spacing w:before="120" w:after="120"/>
    </w:pPr>
    <w:rPr>
      <w:rFonts w:eastAsia="Times New Roman"/>
      <w:spacing w:val="-5"/>
      <w:sz w:val="28"/>
      <w:lang w:eastAsia="ru-RU"/>
    </w:rPr>
  </w:style>
  <w:style w:type="paragraph" w:customStyle="1" w:styleId="6b">
    <w:name w:val="Абзац списка6"/>
    <w:basedOn w:val="a4"/>
    <w:rsid w:val="00C729A4"/>
    <w:pPr>
      <w:widowControl w:val="0"/>
      <w:adjustRightInd w:val="0"/>
      <w:spacing w:before="120" w:after="120"/>
      <w:textAlignment w:val="baseline"/>
    </w:pPr>
    <w:rPr>
      <w:rFonts w:eastAsia="Times New Roman"/>
      <w:spacing w:val="-5"/>
      <w:sz w:val="28"/>
      <w:lang w:eastAsia="ru-RU"/>
    </w:rPr>
  </w:style>
  <w:style w:type="paragraph" w:customStyle="1" w:styleId="85">
    <w:name w:val="Абзац списка8"/>
    <w:basedOn w:val="a4"/>
    <w:rsid w:val="00C729A4"/>
    <w:pPr>
      <w:widowControl w:val="0"/>
      <w:adjustRightInd w:val="0"/>
      <w:spacing w:before="120" w:after="120"/>
      <w:textAlignment w:val="baseline"/>
    </w:pPr>
    <w:rPr>
      <w:rFonts w:eastAsia="Times New Roman"/>
      <w:spacing w:val="-5"/>
      <w:sz w:val="28"/>
      <w:lang w:eastAsia="ru-RU"/>
    </w:rPr>
  </w:style>
  <w:style w:type="paragraph" w:customStyle="1" w:styleId="xl117">
    <w:name w:val="xl117"/>
    <w:basedOn w:val="a4"/>
    <w:rsid w:val="00C729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imes New Roman"/>
      <w:b/>
      <w:bCs/>
      <w:szCs w:val="24"/>
      <w:lang w:eastAsia="ru-RU"/>
    </w:rPr>
  </w:style>
  <w:style w:type="paragraph" w:customStyle="1" w:styleId="xl118">
    <w:name w:val="xl118"/>
    <w:basedOn w:val="a4"/>
    <w:rsid w:val="00C729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imes New Roman"/>
      <w:szCs w:val="24"/>
      <w:lang w:eastAsia="ru-RU"/>
    </w:rPr>
  </w:style>
  <w:style w:type="paragraph" w:customStyle="1" w:styleId="xl119">
    <w:name w:val="xl119"/>
    <w:basedOn w:val="a4"/>
    <w:rsid w:val="00C729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imes New Roman"/>
      <w:szCs w:val="24"/>
      <w:lang w:eastAsia="ru-RU"/>
    </w:rPr>
  </w:style>
  <w:style w:type="paragraph" w:customStyle="1" w:styleId="xl120">
    <w:name w:val="xl120"/>
    <w:basedOn w:val="a4"/>
    <w:rsid w:val="00C729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imes New Roman"/>
      <w:szCs w:val="24"/>
      <w:lang w:eastAsia="ru-RU"/>
    </w:rPr>
  </w:style>
  <w:style w:type="paragraph" w:customStyle="1" w:styleId="xl121">
    <w:name w:val="xl121"/>
    <w:basedOn w:val="a4"/>
    <w:rsid w:val="00C729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imes New Roman"/>
      <w:b/>
      <w:bCs/>
      <w:szCs w:val="24"/>
      <w:lang w:eastAsia="ru-RU"/>
    </w:rPr>
  </w:style>
  <w:style w:type="paragraph" w:customStyle="1" w:styleId="xl122">
    <w:name w:val="xl122"/>
    <w:basedOn w:val="a4"/>
    <w:rsid w:val="00C729A4"/>
    <w:pPr>
      <w:pBdr>
        <w:top w:val="single" w:sz="4" w:space="0" w:color="auto"/>
        <w:left w:val="single" w:sz="4" w:space="22" w:color="auto"/>
        <w:bottom w:val="single" w:sz="4" w:space="0" w:color="auto"/>
        <w:right w:val="single" w:sz="4" w:space="0" w:color="auto"/>
      </w:pBdr>
      <w:shd w:val="clear" w:color="000000" w:fill="FFFFFF"/>
      <w:spacing w:before="100" w:beforeAutospacing="1" w:after="100" w:afterAutospacing="1"/>
      <w:ind w:firstLineChars="200" w:firstLine="200"/>
      <w:textAlignment w:val="center"/>
    </w:pPr>
    <w:rPr>
      <w:rFonts w:eastAsia="Times New Roman"/>
      <w:szCs w:val="24"/>
      <w:lang w:eastAsia="ru-RU"/>
    </w:rPr>
  </w:style>
  <w:style w:type="paragraph" w:customStyle="1" w:styleId="xl123">
    <w:name w:val="xl123"/>
    <w:basedOn w:val="a4"/>
    <w:rsid w:val="00C729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imes New Roman"/>
      <w:szCs w:val="24"/>
      <w:lang w:eastAsia="ru-RU"/>
    </w:rPr>
  </w:style>
  <w:style w:type="paragraph" w:customStyle="1" w:styleId="xl124">
    <w:name w:val="xl124"/>
    <w:basedOn w:val="a4"/>
    <w:rsid w:val="00C729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imes New Roman"/>
      <w:szCs w:val="24"/>
      <w:lang w:eastAsia="ru-RU"/>
    </w:rPr>
  </w:style>
  <w:style w:type="paragraph" w:customStyle="1" w:styleId="xl125">
    <w:name w:val="xl125"/>
    <w:basedOn w:val="a4"/>
    <w:rsid w:val="00C729A4"/>
    <w:pPr>
      <w:pBdr>
        <w:top w:val="single" w:sz="4" w:space="0" w:color="auto"/>
        <w:left w:val="single" w:sz="4" w:space="22" w:color="auto"/>
        <w:bottom w:val="single" w:sz="4" w:space="0" w:color="auto"/>
        <w:right w:val="single" w:sz="4" w:space="0" w:color="auto"/>
      </w:pBdr>
      <w:shd w:val="clear" w:color="000000" w:fill="FFFFFF"/>
      <w:spacing w:before="100" w:beforeAutospacing="1" w:after="100" w:afterAutospacing="1"/>
      <w:ind w:firstLineChars="200" w:firstLine="200"/>
      <w:textAlignment w:val="center"/>
    </w:pPr>
    <w:rPr>
      <w:rFonts w:eastAsia="Times New Roman"/>
      <w:szCs w:val="24"/>
      <w:lang w:eastAsia="ru-RU"/>
    </w:rPr>
  </w:style>
  <w:style w:type="paragraph" w:customStyle="1" w:styleId="xl126">
    <w:name w:val="xl126"/>
    <w:basedOn w:val="a4"/>
    <w:rsid w:val="00C729A4"/>
    <w:pPr>
      <w:pBdr>
        <w:top w:val="single" w:sz="4" w:space="0" w:color="auto"/>
        <w:left w:val="single" w:sz="4" w:space="11" w:color="auto"/>
        <w:bottom w:val="single" w:sz="4" w:space="0" w:color="auto"/>
        <w:right w:val="single" w:sz="4" w:space="0" w:color="auto"/>
      </w:pBdr>
      <w:shd w:val="clear" w:color="000000" w:fill="FFFFFF"/>
      <w:spacing w:before="100" w:beforeAutospacing="1" w:after="100" w:afterAutospacing="1"/>
      <w:ind w:firstLineChars="100" w:firstLine="100"/>
      <w:textAlignment w:val="center"/>
    </w:pPr>
    <w:rPr>
      <w:rFonts w:eastAsia="Times New Roman"/>
      <w:b/>
      <w:bCs/>
      <w:szCs w:val="24"/>
      <w:lang w:eastAsia="ru-RU"/>
    </w:rPr>
  </w:style>
  <w:style w:type="paragraph" w:customStyle="1" w:styleId="xl127">
    <w:name w:val="xl127"/>
    <w:basedOn w:val="a4"/>
    <w:rsid w:val="00C729A4"/>
    <w:pPr>
      <w:pBdr>
        <w:top w:val="single" w:sz="4" w:space="0" w:color="auto"/>
        <w:left w:val="single" w:sz="4" w:space="31" w:color="auto"/>
        <w:bottom w:val="single" w:sz="4" w:space="0" w:color="auto"/>
        <w:right w:val="single" w:sz="4" w:space="0" w:color="auto"/>
      </w:pBdr>
      <w:shd w:val="clear" w:color="000000" w:fill="FFFFFF"/>
      <w:spacing w:before="100" w:beforeAutospacing="1" w:after="100" w:afterAutospacing="1"/>
      <w:ind w:firstLineChars="300" w:firstLine="300"/>
      <w:textAlignment w:val="bottom"/>
    </w:pPr>
    <w:rPr>
      <w:rFonts w:eastAsia="Times New Roman"/>
      <w:szCs w:val="24"/>
      <w:lang w:eastAsia="ru-RU"/>
    </w:rPr>
  </w:style>
  <w:style w:type="paragraph" w:customStyle="1" w:styleId="xl128">
    <w:name w:val="xl128"/>
    <w:basedOn w:val="a4"/>
    <w:rsid w:val="00C729A4"/>
    <w:pPr>
      <w:pBdr>
        <w:top w:val="single" w:sz="4" w:space="0" w:color="auto"/>
        <w:left w:val="single" w:sz="4" w:space="22" w:color="auto"/>
        <w:bottom w:val="single" w:sz="4" w:space="0" w:color="auto"/>
        <w:right w:val="single" w:sz="4" w:space="0" w:color="auto"/>
      </w:pBdr>
      <w:shd w:val="clear" w:color="000000" w:fill="FFFFFF"/>
      <w:spacing w:before="100" w:beforeAutospacing="1" w:after="100" w:afterAutospacing="1"/>
      <w:ind w:firstLineChars="200" w:firstLine="200"/>
      <w:textAlignment w:val="center"/>
    </w:pPr>
    <w:rPr>
      <w:rFonts w:eastAsia="Times New Roman"/>
      <w:szCs w:val="24"/>
      <w:lang w:eastAsia="ru-RU"/>
    </w:rPr>
  </w:style>
  <w:style w:type="paragraph" w:customStyle="1" w:styleId="xl170">
    <w:name w:val="xl170"/>
    <w:basedOn w:val="a4"/>
    <w:rsid w:val="00C729A4"/>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jc w:val="center"/>
      <w:textAlignment w:val="center"/>
    </w:pPr>
    <w:rPr>
      <w:rFonts w:eastAsia="Times New Roman"/>
      <w:b/>
      <w:bCs/>
      <w:szCs w:val="24"/>
      <w:lang w:eastAsia="ru-RU"/>
    </w:rPr>
  </w:style>
  <w:style w:type="paragraph" w:customStyle="1" w:styleId="xl171">
    <w:name w:val="xl171"/>
    <w:basedOn w:val="a4"/>
    <w:rsid w:val="00C729A4"/>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jc w:val="center"/>
      <w:textAlignment w:val="center"/>
    </w:pPr>
    <w:rPr>
      <w:rFonts w:eastAsia="Times New Roman"/>
      <w:szCs w:val="24"/>
      <w:lang w:eastAsia="ru-RU"/>
    </w:rPr>
  </w:style>
  <w:style w:type="paragraph" w:customStyle="1" w:styleId="xl172">
    <w:name w:val="xl172"/>
    <w:basedOn w:val="a4"/>
    <w:rsid w:val="00C729A4"/>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jc w:val="center"/>
      <w:textAlignment w:val="center"/>
    </w:pPr>
    <w:rPr>
      <w:rFonts w:eastAsia="Times New Roman"/>
      <w:szCs w:val="24"/>
      <w:lang w:eastAsia="ru-RU"/>
    </w:rPr>
  </w:style>
  <w:style w:type="paragraph" w:customStyle="1" w:styleId="xl173">
    <w:name w:val="xl173"/>
    <w:basedOn w:val="a4"/>
    <w:rsid w:val="00C729A4"/>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jc w:val="center"/>
      <w:textAlignment w:val="center"/>
    </w:pPr>
    <w:rPr>
      <w:rFonts w:eastAsia="Times New Roman"/>
      <w:b/>
      <w:bCs/>
      <w:szCs w:val="24"/>
      <w:lang w:eastAsia="ru-RU"/>
    </w:rPr>
  </w:style>
  <w:style w:type="paragraph" w:customStyle="1" w:styleId="xl174">
    <w:name w:val="xl174"/>
    <w:basedOn w:val="a4"/>
    <w:rsid w:val="00C729A4"/>
    <w:pPr>
      <w:shd w:val="clear" w:color="000000" w:fill="D7E4BC"/>
      <w:spacing w:before="100" w:beforeAutospacing="1" w:after="100" w:afterAutospacing="1"/>
    </w:pPr>
    <w:rPr>
      <w:rFonts w:eastAsia="Times New Roman"/>
      <w:szCs w:val="24"/>
      <w:lang w:eastAsia="ru-RU"/>
    </w:rPr>
  </w:style>
  <w:style w:type="paragraph" w:customStyle="1" w:styleId="xl175">
    <w:name w:val="xl175"/>
    <w:basedOn w:val="a4"/>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rPr>
      <w:rFonts w:ascii="Segoe UI" w:eastAsia="Times New Roman" w:hAnsi="Segoe UI" w:cs="Segoe UI"/>
      <w:b/>
      <w:bCs/>
      <w:szCs w:val="24"/>
      <w:lang w:eastAsia="ru-RU"/>
    </w:rPr>
  </w:style>
  <w:style w:type="paragraph" w:customStyle="1" w:styleId="xl176">
    <w:name w:val="xl176"/>
    <w:basedOn w:val="a4"/>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rPr>
      <w:rFonts w:eastAsia="Times New Roman"/>
      <w:color w:val="969696"/>
      <w:szCs w:val="24"/>
      <w:lang w:eastAsia="ru-RU"/>
    </w:rPr>
  </w:style>
  <w:style w:type="paragraph" w:customStyle="1" w:styleId="xl177">
    <w:name w:val="xl177"/>
    <w:basedOn w:val="a4"/>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rPr>
      <w:rFonts w:eastAsia="Times New Roman"/>
      <w:b/>
      <w:bCs/>
      <w:szCs w:val="24"/>
      <w:lang w:eastAsia="ru-RU"/>
    </w:rPr>
  </w:style>
  <w:style w:type="paragraph" w:customStyle="1" w:styleId="xl178">
    <w:name w:val="xl178"/>
    <w:basedOn w:val="a4"/>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rPr>
      <w:rFonts w:eastAsia="Times New Roman"/>
      <w:szCs w:val="24"/>
      <w:lang w:eastAsia="ru-RU"/>
    </w:rPr>
  </w:style>
  <w:style w:type="paragraph" w:customStyle="1" w:styleId="xl179">
    <w:name w:val="xl179"/>
    <w:basedOn w:val="a4"/>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rPr>
      <w:rFonts w:eastAsia="Times New Roman"/>
      <w:b/>
      <w:bCs/>
      <w:szCs w:val="24"/>
      <w:lang w:eastAsia="ru-RU"/>
    </w:rPr>
  </w:style>
  <w:style w:type="paragraph" w:customStyle="1" w:styleId="xl180">
    <w:name w:val="xl180"/>
    <w:basedOn w:val="a4"/>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rPr>
      <w:rFonts w:eastAsia="Times New Roman"/>
      <w:szCs w:val="24"/>
      <w:lang w:eastAsia="ru-RU"/>
    </w:rPr>
  </w:style>
  <w:style w:type="paragraph" w:customStyle="1" w:styleId="xl181">
    <w:name w:val="xl181"/>
    <w:basedOn w:val="a4"/>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rPr>
      <w:rFonts w:eastAsia="Times New Roman"/>
      <w:b/>
      <w:bCs/>
      <w:szCs w:val="24"/>
      <w:lang w:eastAsia="ru-RU"/>
    </w:rPr>
  </w:style>
  <w:style w:type="paragraph" w:customStyle="1" w:styleId="xl182">
    <w:name w:val="xl182"/>
    <w:basedOn w:val="a4"/>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rPr>
      <w:rFonts w:eastAsia="Times New Roman"/>
      <w:szCs w:val="24"/>
      <w:lang w:eastAsia="ru-RU"/>
    </w:rPr>
  </w:style>
  <w:style w:type="paragraph" w:customStyle="1" w:styleId="xl183">
    <w:name w:val="xl183"/>
    <w:basedOn w:val="a4"/>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rPr>
      <w:rFonts w:eastAsia="Times New Roman"/>
      <w:b/>
      <w:bCs/>
      <w:szCs w:val="24"/>
      <w:lang w:eastAsia="ru-RU"/>
    </w:rPr>
  </w:style>
  <w:style w:type="paragraph" w:customStyle="1" w:styleId="xl184">
    <w:name w:val="xl184"/>
    <w:basedOn w:val="a4"/>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rPr>
      <w:rFonts w:eastAsia="Times New Roman"/>
      <w:szCs w:val="24"/>
      <w:lang w:eastAsia="ru-RU"/>
    </w:rPr>
  </w:style>
  <w:style w:type="paragraph" w:customStyle="1" w:styleId="xl185">
    <w:name w:val="xl185"/>
    <w:basedOn w:val="a4"/>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rPr>
      <w:rFonts w:eastAsia="Times New Roman"/>
      <w:szCs w:val="24"/>
      <w:lang w:eastAsia="ru-RU"/>
    </w:rPr>
  </w:style>
  <w:style w:type="paragraph" w:customStyle="1" w:styleId="xl186">
    <w:name w:val="xl186"/>
    <w:basedOn w:val="a4"/>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rPr>
      <w:rFonts w:eastAsia="Times New Roman"/>
      <w:b/>
      <w:bCs/>
      <w:szCs w:val="24"/>
      <w:lang w:eastAsia="ru-RU"/>
    </w:rPr>
  </w:style>
  <w:style w:type="paragraph" w:customStyle="1" w:styleId="xl187">
    <w:name w:val="xl187"/>
    <w:basedOn w:val="a4"/>
    <w:rsid w:val="00C729A4"/>
    <w:pPr>
      <w:shd w:val="clear" w:color="000000" w:fill="E6B9B8"/>
      <w:spacing w:before="100" w:beforeAutospacing="1" w:after="100" w:afterAutospacing="1"/>
    </w:pPr>
    <w:rPr>
      <w:rFonts w:eastAsia="Times New Roman"/>
      <w:szCs w:val="24"/>
      <w:lang w:eastAsia="ru-RU"/>
    </w:rPr>
  </w:style>
  <w:style w:type="paragraph" w:customStyle="1" w:styleId="xl188">
    <w:name w:val="xl188"/>
    <w:basedOn w:val="a4"/>
    <w:rsid w:val="00C729A4"/>
    <w:pPr>
      <w:shd w:val="clear" w:color="000000" w:fill="808080"/>
      <w:spacing w:before="100" w:beforeAutospacing="1" w:after="100" w:afterAutospacing="1"/>
    </w:pPr>
    <w:rPr>
      <w:rFonts w:eastAsia="Times New Roman"/>
      <w:szCs w:val="24"/>
      <w:lang w:eastAsia="ru-RU"/>
    </w:rPr>
  </w:style>
  <w:style w:type="paragraph" w:customStyle="1" w:styleId="xl189">
    <w:name w:val="xl189"/>
    <w:basedOn w:val="a4"/>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rPr>
      <w:rFonts w:ascii="Segoe UI" w:eastAsia="Times New Roman" w:hAnsi="Segoe UI" w:cs="Segoe UI"/>
      <w:b/>
      <w:bCs/>
      <w:szCs w:val="24"/>
      <w:lang w:eastAsia="ru-RU"/>
    </w:rPr>
  </w:style>
  <w:style w:type="paragraph" w:customStyle="1" w:styleId="xl190">
    <w:name w:val="xl190"/>
    <w:basedOn w:val="a4"/>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rPr>
      <w:rFonts w:eastAsia="Times New Roman"/>
      <w:color w:val="969696"/>
      <w:szCs w:val="24"/>
      <w:lang w:eastAsia="ru-RU"/>
    </w:rPr>
  </w:style>
  <w:style w:type="paragraph" w:customStyle="1" w:styleId="xl191">
    <w:name w:val="xl191"/>
    <w:basedOn w:val="a4"/>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rPr>
      <w:rFonts w:eastAsia="Times New Roman"/>
      <w:b/>
      <w:bCs/>
      <w:szCs w:val="24"/>
      <w:lang w:eastAsia="ru-RU"/>
    </w:rPr>
  </w:style>
  <w:style w:type="paragraph" w:customStyle="1" w:styleId="xl192">
    <w:name w:val="xl192"/>
    <w:basedOn w:val="a4"/>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rPr>
      <w:rFonts w:eastAsia="Times New Roman"/>
      <w:szCs w:val="24"/>
      <w:lang w:eastAsia="ru-RU"/>
    </w:rPr>
  </w:style>
  <w:style w:type="paragraph" w:customStyle="1" w:styleId="xl193">
    <w:name w:val="xl193"/>
    <w:basedOn w:val="a4"/>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rPr>
      <w:rFonts w:eastAsia="Times New Roman"/>
      <w:b/>
      <w:bCs/>
      <w:szCs w:val="24"/>
      <w:lang w:eastAsia="ru-RU"/>
    </w:rPr>
  </w:style>
  <w:style w:type="paragraph" w:customStyle="1" w:styleId="xl194">
    <w:name w:val="xl194"/>
    <w:basedOn w:val="a4"/>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rPr>
      <w:rFonts w:eastAsia="Times New Roman"/>
      <w:b/>
      <w:bCs/>
      <w:szCs w:val="24"/>
      <w:lang w:eastAsia="ru-RU"/>
    </w:rPr>
  </w:style>
  <w:style w:type="paragraph" w:customStyle="1" w:styleId="xl195">
    <w:name w:val="xl195"/>
    <w:basedOn w:val="a4"/>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rPr>
      <w:rFonts w:eastAsia="Times New Roman"/>
      <w:szCs w:val="24"/>
      <w:lang w:eastAsia="ru-RU"/>
    </w:rPr>
  </w:style>
  <w:style w:type="paragraph" w:customStyle="1" w:styleId="xl196">
    <w:name w:val="xl196"/>
    <w:basedOn w:val="a4"/>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rPr>
      <w:rFonts w:eastAsia="Times New Roman"/>
      <w:b/>
      <w:bCs/>
      <w:szCs w:val="24"/>
      <w:lang w:eastAsia="ru-RU"/>
    </w:rPr>
  </w:style>
  <w:style w:type="paragraph" w:customStyle="1" w:styleId="xl197">
    <w:name w:val="xl197"/>
    <w:basedOn w:val="a4"/>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rPr>
      <w:rFonts w:eastAsia="Times New Roman"/>
      <w:szCs w:val="24"/>
      <w:lang w:eastAsia="ru-RU"/>
    </w:rPr>
  </w:style>
  <w:style w:type="paragraph" w:customStyle="1" w:styleId="xl198">
    <w:name w:val="xl198"/>
    <w:basedOn w:val="a4"/>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rPr>
      <w:rFonts w:eastAsia="Times New Roman"/>
      <w:szCs w:val="24"/>
      <w:lang w:eastAsia="ru-RU"/>
    </w:rPr>
  </w:style>
  <w:style w:type="paragraph" w:customStyle="1" w:styleId="xl199">
    <w:name w:val="xl199"/>
    <w:basedOn w:val="a4"/>
    <w:rsid w:val="00C729A4"/>
    <w:pPr>
      <w:pBdr>
        <w:top w:val="single" w:sz="4" w:space="0" w:color="auto"/>
        <w:left w:val="single" w:sz="4" w:space="0" w:color="auto"/>
        <w:bottom w:val="single" w:sz="4" w:space="0" w:color="auto"/>
      </w:pBdr>
      <w:shd w:val="clear" w:color="000000" w:fill="D99795"/>
      <w:spacing w:before="100" w:beforeAutospacing="1" w:after="100" w:afterAutospacing="1"/>
      <w:jc w:val="center"/>
      <w:textAlignment w:val="center"/>
    </w:pPr>
    <w:rPr>
      <w:rFonts w:eastAsia="Times New Roman"/>
      <w:szCs w:val="24"/>
      <w:lang w:eastAsia="ru-RU"/>
    </w:rPr>
  </w:style>
  <w:style w:type="paragraph" w:customStyle="1" w:styleId="xl200">
    <w:name w:val="xl200"/>
    <w:basedOn w:val="a4"/>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rPr>
      <w:rFonts w:eastAsia="Times New Roman"/>
      <w:b/>
      <w:bCs/>
      <w:szCs w:val="24"/>
      <w:lang w:eastAsia="ru-RU"/>
    </w:rPr>
  </w:style>
  <w:style w:type="paragraph" w:customStyle="1" w:styleId="xl201">
    <w:name w:val="xl201"/>
    <w:basedOn w:val="a4"/>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rPr>
      <w:rFonts w:eastAsia="Times New Roman"/>
      <w:szCs w:val="24"/>
      <w:lang w:eastAsia="ru-RU"/>
    </w:rPr>
  </w:style>
  <w:style w:type="paragraph" w:customStyle="1" w:styleId="xl202">
    <w:name w:val="xl202"/>
    <w:basedOn w:val="a4"/>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rPr>
      <w:rFonts w:eastAsia="Times New Roman"/>
      <w:szCs w:val="24"/>
      <w:lang w:eastAsia="ru-RU"/>
    </w:rPr>
  </w:style>
  <w:style w:type="paragraph" w:customStyle="1" w:styleId="xl203">
    <w:name w:val="xl203"/>
    <w:basedOn w:val="a4"/>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rPr>
      <w:rFonts w:eastAsia="Times New Roman"/>
      <w:b/>
      <w:bCs/>
      <w:szCs w:val="24"/>
      <w:lang w:eastAsia="ru-RU"/>
    </w:rPr>
  </w:style>
  <w:style w:type="paragraph" w:customStyle="1" w:styleId="xl204">
    <w:name w:val="xl204"/>
    <w:basedOn w:val="a4"/>
    <w:rsid w:val="00C729A4"/>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Cs w:val="24"/>
      <w:lang w:eastAsia="ru-RU"/>
    </w:rPr>
  </w:style>
  <w:style w:type="paragraph" w:customStyle="1" w:styleId="xl205">
    <w:name w:val="xl205"/>
    <w:basedOn w:val="a4"/>
    <w:rsid w:val="00C729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eastAsia="Times New Roman"/>
      <w:szCs w:val="24"/>
      <w:lang w:eastAsia="ru-RU"/>
    </w:rPr>
  </w:style>
  <w:style w:type="paragraph" w:customStyle="1" w:styleId="xl206">
    <w:name w:val="xl206"/>
    <w:basedOn w:val="a4"/>
    <w:rsid w:val="00C729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eastAsia="Times New Roman"/>
      <w:szCs w:val="24"/>
      <w:lang w:eastAsia="ru-RU"/>
    </w:rPr>
  </w:style>
  <w:style w:type="paragraph" w:customStyle="1" w:styleId="xl207">
    <w:name w:val="xl207"/>
    <w:basedOn w:val="a4"/>
    <w:rsid w:val="00C729A4"/>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Cs w:val="24"/>
      <w:lang w:eastAsia="ru-RU"/>
    </w:rPr>
  </w:style>
  <w:style w:type="paragraph" w:customStyle="1" w:styleId="xl208">
    <w:name w:val="xl208"/>
    <w:basedOn w:val="a4"/>
    <w:rsid w:val="00C729A4"/>
    <w:pPr>
      <w:pBdr>
        <w:top w:val="single" w:sz="4" w:space="0" w:color="auto"/>
        <w:left w:val="single" w:sz="4" w:space="0" w:color="auto"/>
        <w:bottom w:val="single" w:sz="4" w:space="0" w:color="auto"/>
        <w:right w:val="single" w:sz="4" w:space="0" w:color="auto"/>
      </w:pBdr>
      <w:shd w:val="clear" w:color="000000" w:fill="D99795"/>
      <w:spacing w:before="100" w:beforeAutospacing="1" w:after="100" w:afterAutospacing="1"/>
    </w:pPr>
    <w:rPr>
      <w:rFonts w:eastAsia="Times New Roman"/>
      <w:szCs w:val="24"/>
      <w:lang w:eastAsia="ru-RU"/>
    </w:rPr>
  </w:style>
  <w:style w:type="paragraph" w:customStyle="1" w:styleId="xl209">
    <w:name w:val="xl209"/>
    <w:basedOn w:val="a4"/>
    <w:rsid w:val="00C729A4"/>
    <w:pPr>
      <w:pBdr>
        <w:top w:val="single" w:sz="4" w:space="0" w:color="auto"/>
        <w:left w:val="single" w:sz="8" w:space="11" w:color="auto"/>
        <w:bottom w:val="single" w:sz="4" w:space="0" w:color="auto"/>
      </w:pBdr>
      <w:shd w:val="clear" w:color="000000" w:fill="EAF1DD"/>
      <w:spacing w:before="100" w:beforeAutospacing="1" w:after="100" w:afterAutospacing="1"/>
      <w:ind w:firstLineChars="100" w:firstLine="100"/>
      <w:textAlignment w:val="center"/>
    </w:pPr>
    <w:rPr>
      <w:rFonts w:eastAsia="Times New Roman"/>
      <w:b/>
      <w:bCs/>
      <w:szCs w:val="24"/>
      <w:lang w:eastAsia="ru-RU"/>
    </w:rPr>
  </w:style>
  <w:style w:type="paragraph" w:customStyle="1" w:styleId="xl210">
    <w:name w:val="xl210"/>
    <w:basedOn w:val="a4"/>
    <w:rsid w:val="00C729A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bottom"/>
    </w:pPr>
    <w:rPr>
      <w:rFonts w:eastAsia="Times New Roman"/>
      <w:b/>
      <w:bCs/>
      <w:szCs w:val="24"/>
      <w:lang w:eastAsia="ru-RU"/>
    </w:rPr>
  </w:style>
  <w:style w:type="paragraph" w:customStyle="1" w:styleId="xl211">
    <w:name w:val="xl211"/>
    <w:basedOn w:val="a4"/>
    <w:rsid w:val="00C729A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eastAsia="Times New Roman"/>
      <w:szCs w:val="24"/>
      <w:lang w:eastAsia="ru-RU"/>
    </w:rPr>
  </w:style>
  <w:style w:type="paragraph" w:customStyle="1" w:styleId="xl212">
    <w:name w:val="xl212"/>
    <w:basedOn w:val="a4"/>
    <w:rsid w:val="00C729A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eastAsia="Times New Roman"/>
      <w:szCs w:val="24"/>
      <w:lang w:eastAsia="ru-RU"/>
    </w:rPr>
  </w:style>
  <w:style w:type="paragraph" w:customStyle="1" w:styleId="xl213">
    <w:name w:val="xl213"/>
    <w:basedOn w:val="a4"/>
    <w:rsid w:val="00C729A4"/>
    <w:pPr>
      <w:pBdr>
        <w:top w:val="single" w:sz="4" w:space="0" w:color="auto"/>
        <w:left w:val="single" w:sz="4" w:space="0" w:color="auto"/>
        <w:bottom w:val="single" w:sz="4" w:space="0" w:color="auto"/>
      </w:pBdr>
      <w:shd w:val="clear" w:color="000000" w:fill="EAF1DD"/>
      <w:spacing w:before="100" w:beforeAutospacing="1" w:after="100" w:afterAutospacing="1"/>
      <w:jc w:val="center"/>
      <w:textAlignment w:val="center"/>
    </w:pPr>
    <w:rPr>
      <w:rFonts w:eastAsia="Times New Roman"/>
      <w:szCs w:val="24"/>
      <w:lang w:eastAsia="ru-RU"/>
    </w:rPr>
  </w:style>
  <w:style w:type="paragraph" w:customStyle="1" w:styleId="xl214">
    <w:name w:val="xl214"/>
    <w:basedOn w:val="a4"/>
    <w:rsid w:val="00C729A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pPr>
    <w:rPr>
      <w:rFonts w:eastAsia="Times New Roman"/>
      <w:szCs w:val="24"/>
      <w:lang w:eastAsia="ru-RU"/>
    </w:rPr>
  </w:style>
  <w:style w:type="paragraph" w:customStyle="1" w:styleId="xl215">
    <w:name w:val="xl215"/>
    <w:basedOn w:val="a4"/>
    <w:rsid w:val="00C729A4"/>
    <w:pPr>
      <w:shd w:val="clear" w:color="000000" w:fill="EAF1DD"/>
      <w:spacing w:before="100" w:beforeAutospacing="1" w:after="100" w:afterAutospacing="1"/>
    </w:pPr>
    <w:rPr>
      <w:rFonts w:eastAsia="Times New Roman"/>
      <w:szCs w:val="24"/>
      <w:lang w:eastAsia="ru-RU"/>
    </w:rPr>
  </w:style>
  <w:style w:type="paragraph" w:customStyle="1" w:styleId="xl216">
    <w:name w:val="xl216"/>
    <w:basedOn w:val="a4"/>
    <w:rsid w:val="00C729A4"/>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b/>
      <w:bCs/>
      <w:szCs w:val="24"/>
      <w:lang w:eastAsia="ru-RU"/>
    </w:rPr>
  </w:style>
  <w:style w:type="paragraph" w:customStyle="1" w:styleId="xl217">
    <w:name w:val="xl217"/>
    <w:basedOn w:val="a4"/>
    <w:rsid w:val="00C729A4"/>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b/>
      <w:bCs/>
      <w:szCs w:val="24"/>
      <w:lang w:eastAsia="ru-RU"/>
    </w:rPr>
  </w:style>
  <w:style w:type="paragraph" w:customStyle="1" w:styleId="xl218">
    <w:name w:val="xl218"/>
    <w:basedOn w:val="a4"/>
    <w:rsid w:val="00C729A4"/>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Cs w:val="24"/>
      <w:lang w:eastAsia="ru-RU"/>
    </w:rPr>
  </w:style>
  <w:style w:type="table" w:customStyle="1" w:styleId="301">
    <w:name w:val="Сетка таблицы30"/>
    <w:basedOn w:val="a6"/>
    <w:next w:val="af7"/>
    <w:uiPriority w:val="59"/>
    <w:rsid w:val="00C729A4"/>
    <w:rPr>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2f2">
    <w:name w:val="Название объекта2"/>
    <w:basedOn w:val="a4"/>
    <w:next w:val="a4"/>
    <w:rsid w:val="00C729A4"/>
    <w:pPr>
      <w:suppressAutoHyphens/>
      <w:spacing w:after="200"/>
    </w:pPr>
    <w:rPr>
      <w:rFonts w:eastAsia="Times New Roman"/>
      <w:b/>
      <w:bCs/>
      <w:color w:val="4F81BD"/>
      <w:sz w:val="18"/>
      <w:szCs w:val="18"/>
      <w:lang w:eastAsia="zh-CN"/>
    </w:rPr>
  </w:style>
  <w:style w:type="paragraph" w:customStyle="1" w:styleId="1f7">
    <w:name w:val="Заголовок таблицы ссылок1"/>
    <w:basedOn w:val="1"/>
    <w:next w:val="a4"/>
    <w:rsid w:val="00C729A4"/>
    <w:pPr>
      <w:suppressAutoHyphens/>
      <w:spacing w:before="480" w:after="0"/>
      <w:jc w:val="left"/>
    </w:pPr>
    <w:rPr>
      <w:caps w:val="0"/>
      <w:sz w:val="28"/>
      <w:lang w:eastAsia="zh-CN"/>
    </w:rPr>
  </w:style>
  <w:style w:type="paragraph" w:customStyle="1" w:styleId="affff5">
    <w:name w:val="Выделение внутри заголовка"/>
    <w:basedOn w:val="a4"/>
    <w:next w:val="a4"/>
    <w:qFormat/>
    <w:rsid w:val="00C729A4"/>
    <w:pPr>
      <w:spacing w:before="240" w:after="120" w:line="360" w:lineRule="auto"/>
      <w:ind w:firstLine="709"/>
    </w:pPr>
    <w:rPr>
      <w:b/>
      <w:sz w:val="26"/>
    </w:rPr>
  </w:style>
  <w:style w:type="paragraph" w:customStyle="1" w:styleId="affff6">
    <w:name w:val="Список марк."/>
    <w:basedOn w:val="a4"/>
    <w:autoRedefine/>
    <w:rsid w:val="00C729A4"/>
    <w:pPr>
      <w:widowControl w:val="0"/>
      <w:ind w:firstLine="709"/>
      <w:textAlignment w:val="baseline"/>
    </w:pPr>
    <w:rPr>
      <w:rFonts w:eastAsia="Times New Roman"/>
      <w:szCs w:val="24"/>
      <w:lang w:eastAsia="ru-RU"/>
    </w:rPr>
  </w:style>
  <w:style w:type="paragraph" w:customStyle="1" w:styleId="affff7">
    <w:name w:val="АТаблицы"/>
    <w:basedOn w:val="aff9"/>
    <w:link w:val="affff8"/>
    <w:qFormat/>
    <w:rsid w:val="00C729A4"/>
    <w:pPr>
      <w:keepNext/>
      <w:spacing w:before="240"/>
      <w:ind w:firstLine="567"/>
      <w:jc w:val="left"/>
    </w:pPr>
    <w:rPr>
      <w:i/>
      <w:szCs w:val="24"/>
    </w:rPr>
  </w:style>
  <w:style w:type="character" w:customStyle="1" w:styleId="affff8">
    <w:name w:val="АТаблицы Знак"/>
    <w:link w:val="affff7"/>
    <w:rsid w:val="00C729A4"/>
    <w:rPr>
      <w:rFonts w:ascii="Times New Roman" w:eastAsia="Microsoft YaHei" w:hAnsi="Times New Roman"/>
      <w:bCs/>
      <w:i/>
      <w:spacing w:val="-5"/>
      <w:sz w:val="24"/>
      <w:szCs w:val="24"/>
      <w:lang w:eastAsia="en-US"/>
    </w:rPr>
  </w:style>
  <w:style w:type="paragraph" w:customStyle="1" w:styleId="Preformat">
    <w:name w:val="Preformat"/>
    <w:rsid w:val="00C729A4"/>
    <w:pPr>
      <w:overflowPunct w:val="0"/>
      <w:autoSpaceDE w:val="0"/>
      <w:autoSpaceDN w:val="0"/>
      <w:adjustRightInd w:val="0"/>
    </w:pPr>
    <w:rPr>
      <w:rFonts w:ascii="Courier New" w:eastAsia="Times New Roman" w:hAnsi="Courier New"/>
    </w:rPr>
  </w:style>
  <w:style w:type="character" w:styleId="affff9">
    <w:name w:val="annotation reference"/>
    <w:uiPriority w:val="99"/>
    <w:semiHidden/>
    <w:unhideWhenUsed/>
    <w:rsid w:val="00C729A4"/>
    <w:rPr>
      <w:sz w:val="16"/>
      <w:szCs w:val="16"/>
    </w:rPr>
  </w:style>
  <w:style w:type="paragraph" w:customStyle="1" w:styleId="affffa">
    <w:name w:val="Приложение"/>
    <w:basedOn w:val="a4"/>
    <w:next w:val="a4"/>
    <w:qFormat/>
    <w:rsid w:val="00C729A4"/>
    <w:pPr>
      <w:ind w:firstLine="709"/>
      <w:jc w:val="center"/>
    </w:pPr>
    <w:rPr>
      <w:rFonts w:eastAsia="Times New Roman"/>
      <w:sz w:val="28"/>
      <w:szCs w:val="28"/>
      <w:lang w:eastAsia="ru-RU"/>
    </w:rPr>
  </w:style>
  <w:style w:type="paragraph" w:customStyle="1" w:styleId="affffb">
    <w:name w:val="Тело таблицы_Наименование"/>
    <w:basedOn w:val="a4"/>
    <w:qFormat/>
    <w:rsid w:val="00C729A4"/>
    <w:pPr>
      <w:spacing w:line="360" w:lineRule="auto"/>
      <w:contextualSpacing/>
    </w:pPr>
    <w:rPr>
      <w:rFonts w:cs="Arial"/>
      <w:sz w:val="16"/>
      <w:szCs w:val="16"/>
    </w:rPr>
  </w:style>
  <w:style w:type="paragraph" w:customStyle="1" w:styleId="affffc">
    <w:name w:val="Заголовок таблицы"/>
    <w:basedOn w:val="a4"/>
    <w:qFormat/>
    <w:rsid w:val="00C729A4"/>
    <w:pPr>
      <w:spacing w:line="360" w:lineRule="auto"/>
      <w:jc w:val="center"/>
    </w:pPr>
    <w:rPr>
      <w:rFonts w:eastAsia="Times New Roman"/>
      <w:b/>
      <w:bCs/>
      <w:color w:val="000000"/>
      <w:sz w:val="16"/>
      <w:szCs w:val="16"/>
      <w:lang w:eastAsia="ru-RU"/>
    </w:rPr>
  </w:style>
  <w:style w:type="character" w:customStyle="1" w:styleId="810">
    <w:name w:val="Заголовок 8 Знак1"/>
    <w:aliases w:val="ОС8 Знак1"/>
    <w:uiPriority w:val="9"/>
    <w:semiHidden/>
    <w:rsid w:val="00C729A4"/>
    <w:rPr>
      <w:rFonts w:ascii="Cambria" w:eastAsia="Times New Roman" w:hAnsi="Cambria" w:cs="Times New Roman"/>
      <w:color w:val="404040"/>
    </w:rPr>
  </w:style>
  <w:style w:type="character" w:customStyle="1" w:styleId="910">
    <w:name w:val="Заголовок 9 Знак1"/>
    <w:aliases w:val="ОС9 Знак1"/>
    <w:uiPriority w:val="9"/>
    <w:semiHidden/>
    <w:rsid w:val="00C729A4"/>
    <w:rPr>
      <w:rFonts w:ascii="Cambria" w:eastAsia="Times New Roman" w:hAnsi="Cambria" w:cs="Times New Roman"/>
      <w:i/>
      <w:iCs/>
      <w:color w:val="404040"/>
    </w:rPr>
  </w:style>
  <w:style w:type="character" w:customStyle="1" w:styleId="affffd">
    <w:name w:val="Маркированный список Знак"/>
    <w:link w:val="a"/>
    <w:locked/>
    <w:rsid w:val="00C729A4"/>
    <w:rPr>
      <w:rFonts w:hAnsi="Times New Roman"/>
      <w:color w:val="000000"/>
      <w:sz w:val="28"/>
      <w:lang w:eastAsia="en-US"/>
    </w:rPr>
  </w:style>
  <w:style w:type="paragraph" w:styleId="a">
    <w:name w:val="List Bullet"/>
    <w:basedOn w:val="a4"/>
    <w:link w:val="affffd"/>
    <w:unhideWhenUsed/>
    <w:qFormat/>
    <w:rsid w:val="00C729A4"/>
    <w:pPr>
      <w:numPr>
        <w:numId w:val="1"/>
      </w:numPr>
      <w:tabs>
        <w:tab w:val="left" w:pos="851"/>
      </w:tabs>
      <w:ind w:left="0" w:firstLine="567"/>
      <w:contextualSpacing/>
    </w:pPr>
    <w:rPr>
      <w:rFonts w:ascii="Calibri"/>
      <w:color w:val="000000"/>
      <w:sz w:val="28"/>
      <w:szCs w:val="20"/>
    </w:rPr>
  </w:style>
  <w:style w:type="paragraph" w:styleId="a1">
    <w:name w:val="List Number"/>
    <w:basedOn w:val="a4"/>
    <w:unhideWhenUsed/>
    <w:rsid w:val="00C729A4"/>
    <w:pPr>
      <w:keepLines/>
      <w:numPr>
        <w:numId w:val="2"/>
      </w:numPr>
      <w:suppressAutoHyphens/>
      <w:spacing w:line="280" w:lineRule="exact"/>
    </w:pPr>
    <w:rPr>
      <w:rFonts w:ascii="Arial" w:eastAsia="Times New Roman" w:hAnsi="Arial"/>
      <w:sz w:val="28"/>
      <w:szCs w:val="28"/>
    </w:rPr>
  </w:style>
  <w:style w:type="paragraph" w:styleId="20">
    <w:name w:val="List Bullet 2"/>
    <w:basedOn w:val="a4"/>
    <w:uiPriority w:val="99"/>
    <w:unhideWhenUsed/>
    <w:qFormat/>
    <w:rsid w:val="00C729A4"/>
    <w:pPr>
      <w:numPr>
        <w:numId w:val="3"/>
      </w:numPr>
      <w:ind w:left="1429"/>
      <w:contextualSpacing/>
    </w:pPr>
    <w:rPr>
      <w:rFonts w:ascii="Calibri" w:hAnsi="Calibri"/>
      <w:color w:val="000000"/>
      <w:sz w:val="20"/>
      <w:szCs w:val="20"/>
    </w:rPr>
  </w:style>
  <w:style w:type="paragraph" w:styleId="3">
    <w:name w:val="List Bullet 3"/>
    <w:basedOn w:val="a4"/>
    <w:uiPriority w:val="36"/>
    <w:unhideWhenUsed/>
    <w:qFormat/>
    <w:rsid w:val="00C729A4"/>
    <w:pPr>
      <w:numPr>
        <w:numId w:val="4"/>
      </w:numPr>
      <w:ind w:left="0" w:firstLine="720"/>
      <w:contextualSpacing/>
    </w:pPr>
    <w:rPr>
      <w:color w:val="000000"/>
      <w:sz w:val="28"/>
      <w:szCs w:val="28"/>
    </w:rPr>
  </w:style>
  <w:style w:type="paragraph" w:styleId="4">
    <w:name w:val="List Bullet 4"/>
    <w:basedOn w:val="a4"/>
    <w:uiPriority w:val="36"/>
    <w:unhideWhenUsed/>
    <w:qFormat/>
    <w:rsid w:val="00C729A4"/>
    <w:pPr>
      <w:numPr>
        <w:numId w:val="5"/>
      </w:numPr>
      <w:contextualSpacing/>
    </w:pPr>
    <w:rPr>
      <w:rFonts w:ascii="Calibri" w:hAnsi="Calibri"/>
      <w:color w:val="000000"/>
      <w:sz w:val="20"/>
      <w:szCs w:val="20"/>
    </w:rPr>
  </w:style>
  <w:style w:type="paragraph" w:styleId="5">
    <w:name w:val="List Bullet 5"/>
    <w:basedOn w:val="a4"/>
    <w:uiPriority w:val="36"/>
    <w:unhideWhenUsed/>
    <w:qFormat/>
    <w:rsid w:val="00C729A4"/>
    <w:pPr>
      <w:numPr>
        <w:numId w:val="6"/>
      </w:numPr>
      <w:ind w:left="720"/>
      <w:contextualSpacing/>
    </w:pPr>
    <w:rPr>
      <w:rFonts w:ascii="Calibri" w:hAnsi="Calibri"/>
      <w:color w:val="000000"/>
      <w:sz w:val="20"/>
      <w:szCs w:val="20"/>
    </w:rPr>
  </w:style>
  <w:style w:type="paragraph" w:styleId="2">
    <w:name w:val="List Number 2"/>
    <w:basedOn w:val="a4"/>
    <w:uiPriority w:val="99"/>
    <w:semiHidden/>
    <w:unhideWhenUsed/>
    <w:rsid w:val="00C729A4"/>
    <w:pPr>
      <w:numPr>
        <w:numId w:val="7"/>
      </w:numPr>
      <w:spacing w:line="360" w:lineRule="auto"/>
      <w:contextualSpacing/>
    </w:pPr>
    <w:rPr>
      <w:rFonts w:ascii="Arial" w:eastAsia="Times New Roman" w:hAnsi="Arial" w:cs="Arial"/>
      <w:sz w:val="28"/>
      <w:szCs w:val="28"/>
    </w:rPr>
  </w:style>
  <w:style w:type="paragraph" w:styleId="affffe">
    <w:name w:val="Block Text"/>
    <w:basedOn w:val="a4"/>
    <w:uiPriority w:val="99"/>
    <w:semiHidden/>
    <w:unhideWhenUsed/>
    <w:rsid w:val="00C729A4"/>
    <w:pPr>
      <w:spacing w:line="360" w:lineRule="auto"/>
      <w:ind w:left="285" w:right="-165"/>
      <w:jc w:val="center"/>
    </w:pPr>
    <w:rPr>
      <w:b/>
      <w:i/>
      <w:sz w:val="32"/>
      <w:szCs w:val="28"/>
    </w:rPr>
  </w:style>
  <w:style w:type="paragraph" w:styleId="2f3">
    <w:name w:val="Quote"/>
    <w:basedOn w:val="a4"/>
    <w:next w:val="a4"/>
    <w:link w:val="2f4"/>
    <w:uiPriority w:val="29"/>
    <w:qFormat/>
    <w:rsid w:val="00C729A4"/>
    <w:pPr>
      <w:ind w:firstLine="709"/>
    </w:pPr>
    <w:rPr>
      <w:i/>
      <w:iCs/>
      <w:color w:val="000000"/>
      <w:sz w:val="28"/>
      <w:szCs w:val="28"/>
    </w:rPr>
  </w:style>
  <w:style w:type="character" w:customStyle="1" w:styleId="2f4">
    <w:name w:val="Цитата 2 Знак"/>
    <w:link w:val="2f3"/>
    <w:uiPriority w:val="29"/>
    <w:rsid w:val="00C729A4"/>
    <w:rPr>
      <w:rFonts w:ascii="Times New Roman" w:hAnsi="Times New Roman"/>
      <w:i/>
      <w:iCs/>
      <w:color w:val="000000"/>
      <w:sz w:val="28"/>
      <w:szCs w:val="28"/>
      <w:lang w:eastAsia="en-US"/>
    </w:rPr>
  </w:style>
  <w:style w:type="paragraph" w:styleId="afffff">
    <w:name w:val="Bibliography"/>
    <w:basedOn w:val="a4"/>
    <w:next w:val="a4"/>
    <w:uiPriority w:val="37"/>
    <w:semiHidden/>
    <w:unhideWhenUsed/>
    <w:rsid w:val="00C729A4"/>
    <w:pPr>
      <w:spacing w:line="360" w:lineRule="auto"/>
    </w:pPr>
    <w:rPr>
      <w:szCs w:val="28"/>
      <w:lang w:val="en-US"/>
    </w:rPr>
  </w:style>
  <w:style w:type="paragraph" w:customStyle="1" w:styleId="afffff0">
    <w:name w:val="Номер страниц"/>
    <w:basedOn w:val="a4"/>
    <w:next w:val="a4"/>
    <w:autoRedefine/>
    <w:qFormat/>
    <w:rsid w:val="00C729A4"/>
    <w:pPr>
      <w:ind w:firstLine="709"/>
      <w:jc w:val="center"/>
    </w:pPr>
    <w:rPr>
      <w:rFonts w:eastAsia="Times New Roman"/>
      <w:sz w:val="28"/>
      <w:szCs w:val="28"/>
    </w:rPr>
  </w:style>
  <w:style w:type="character" w:customStyle="1" w:styleId="afffff1">
    <w:name w:val="Стиль таблица Знак"/>
    <w:link w:val="afffff2"/>
    <w:locked/>
    <w:rsid w:val="00C729A4"/>
    <w:rPr>
      <w:rFonts w:eastAsia="Times New Roman" w:hAnsi="Times New Roman"/>
      <w:color w:val="000000"/>
    </w:rPr>
  </w:style>
  <w:style w:type="paragraph" w:customStyle="1" w:styleId="afffff2">
    <w:name w:val="Стиль таблица"/>
    <w:basedOn w:val="a4"/>
    <w:link w:val="afffff1"/>
    <w:qFormat/>
    <w:rsid w:val="00C729A4"/>
    <w:pPr>
      <w:spacing w:line="360" w:lineRule="auto"/>
    </w:pPr>
    <w:rPr>
      <w:rFonts w:ascii="Calibri" w:eastAsia="Times New Roman"/>
      <w:color w:val="000000"/>
      <w:sz w:val="20"/>
      <w:szCs w:val="20"/>
    </w:rPr>
  </w:style>
  <w:style w:type="paragraph" w:customStyle="1" w:styleId="PVN">
    <w:name w:val="Текст сноски_PVN"/>
    <w:basedOn w:val="a4"/>
    <w:qFormat/>
    <w:rsid w:val="00C729A4"/>
    <w:pPr>
      <w:ind w:firstLine="709"/>
    </w:pPr>
    <w:rPr>
      <w:sz w:val="18"/>
      <w:szCs w:val="28"/>
    </w:rPr>
  </w:style>
  <w:style w:type="table" w:customStyle="1" w:styleId="-11">
    <w:name w:val="Светлая заливка - Акцент 11"/>
    <w:basedOn w:val="a6"/>
    <w:uiPriority w:val="60"/>
    <w:rsid w:val="00C729A4"/>
    <w:rPr>
      <w:color w:val="365F91"/>
      <w:sz w:val="22"/>
      <w:szCs w:val="22"/>
      <w:lang w:eastAsia="en-US"/>
    </w:rPr>
    <w:tblPr>
      <w:tblStyleRowBandSize w:val="1"/>
      <w:tblStyleColBandSize w:val="1"/>
      <w:tblBorders>
        <w:top w:val="single" w:sz="8" w:space="0" w:color="4F81BD"/>
        <w:bottom w:val="single" w:sz="8" w:space="0" w:color="4F81BD"/>
      </w:tblBorders>
    </w:tblPr>
    <w:tblStylePr w:type="fir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1">
    <w:name w:val="Сетка таблицы211"/>
    <w:basedOn w:val="a6"/>
    <w:rsid w:val="00C729A4"/>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styleId="111111">
    <w:name w:val="Outline List 2"/>
    <w:basedOn w:val="a7"/>
    <w:semiHidden/>
    <w:unhideWhenUsed/>
    <w:rsid w:val="00C729A4"/>
    <w:pPr>
      <w:numPr>
        <w:numId w:val="8"/>
      </w:numPr>
    </w:pPr>
  </w:style>
  <w:style w:type="table" w:customStyle="1" w:styleId="321">
    <w:name w:val="Сетка таблицы32"/>
    <w:basedOn w:val="a6"/>
    <w:next w:val="af7"/>
    <w:uiPriority w:val="39"/>
    <w:rsid w:val="00C729A4"/>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
    <w:name w:val="1 / 1.1 / 1.1.11"/>
    <w:basedOn w:val="a7"/>
    <w:next w:val="111111"/>
    <w:semiHidden/>
    <w:rsid w:val="00C729A4"/>
  </w:style>
  <w:style w:type="table" w:customStyle="1" w:styleId="2120">
    <w:name w:val="Сетка таблицы212"/>
    <w:basedOn w:val="a6"/>
    <w:next w:val="af7"/>
    <w:rsid w:val="00C729A4"/>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Сетка таблицы121"/>
    <w:basedOn w:val="a6"/>
    <w:next w:val="af7"/>
    <w:uiPriority w:val="59"/>
    <w:rsid w:val="00C729A4"/>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
    <w:basedOn w:val="a6"/>
    <w:next w:val="af7"/>
    <w:uiPriority w:val="39"/>
    <w:rsid w:val="00C729A4"/>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6"/>
    <w:next w:val="af7"/>
    <w:uiPriority w:val="39"/>
    <w:rsid w:val="00C729A4"/>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6"/>
    <w:next w:val="af7"/>
    <w:uiPriority w:val="39"/>
    <w:rsid w:val="00C729A4"/>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
    <w:name w:val="Сетка таблицы1111"/>
    <w:basedOn w:val="a6"/>
    <w:next w:val="af7"/>
    <w:uiPriority w:val="39"/>
    <w:rsid w:val="00C729A4"/>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Сетка таблицы131"/>
    <w:basedOn w:val="a6"/>
    <w:next w:val="af7"/>
    <w:uiPriority w:val="39"/>
    <w:rsid w:val="00C729A4"/>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6"/>
    <w:next w:val="af7"/>
    <w:uiPriority w:val="59"/>
    <w:rsid w:val="00C729A4"/>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3">
    <w:name w:val="Тело таблицы_едины измерения"/>
    <w:basedOn w:val="affffb"/>
    <w:qFormat/>
    <w:rsid w:val="00C729A4"/>
    <w:pPr>
      <w:jc w:val="center"/>
    </w:pPr>
  </w:style>
  <w:style w:type="character" w:customStyle="1" w:styleId="FontStyle12">
    <w:name w:val="Font Style12"/>
    <w:uiPriority w:val="99"/>
    <w:rsid w:val="00C729A4"/>
    <w:rPr>
      <w:rFonts w:ascii="Times New Roman" w:hAnsi="Times New Roman"/>
      <w:b/>
      <w:sz w:val="20"/>
    </w:rPr>
  </w:style>
  <w:style w:type="paragraph" w:customStyle="1" w:styleId="FORMATTEXT">
    <w:name w:val=".FORMATTEXT"/>
    <w:uiPriority w:val="99"/>
    <w:rsid w:val="00C729A4"/>
    <w:pPr>
      <w:widowControl w:val="0"/>
      <w:autoSpaceDE w:val="0"/>
      <w:autoSpaceDN w:val="0"/>
      <w:adjustRightInd w:val="0"/>
    </w:pPr>
    <w:rPr>
      <w:rFonts w:ascii="Times New Roman" w:eastAsia="Times New Roman" w:hAnsi="Times New Roman"/>
      <w:sz w:val="24"/>
      <w:szCs w:val="24"/>
    </w:rPr>
  </w:style>
  <w:style w:type="paragraph" w:customStyle="1" w:styleId="Style1">
    <w:name w:val="Style1"/>
    <w:basedOn w:val="a4"/>
    <w:uiPriority w:val="99"/>
    <w:rsid w:val="00C729A4"/>
    <w:pPr>
      <w:widowControl w:val="0"/>
      <w:autoSpaceDE w:val="0"/>
      <w:autoSpaceDN w:val="0"/>
      <w:adjustRightInd w:val="0"/>
    </w:pPr>
    <w:rPr>
      <w:rFonts w:eastAsia="Times New Roman"/>
      <w:szCs w:val="24"/>
      <w:lang w:eastAsia="ru-RU"/>
    </w:rPr>
  </w:style>
  <w:style w:type="paragraph" w:customStyle="1" w:styleId="Style2">
    <w:name w:val="Style2"/>
    <w:basedOn w:val="a4"/>
    <w:uiPriority w:val="99"/>
    <w:rsid w:val="00C729A4"/>
    <w:pPr>
      <w:widowControl w:val="0"/>
      <w:autoSpaceDE w:val="0"/>
      <w:autoSpaceDN w:val="0"/>
      <w:adjustRightInd w:val="0"/>
    </w:pPr>
    <w:rPr>
      <w:rFonts w:eastAsia="Times New Roman"/>
      <w:szCs w:val="24"/>
      <w:lang w:eastAsia="ru-RU"/>
    </w:rPr>
  </w:style>
  <w:style w:type="character" w:customStyle="1" w:styleId="FontStyle11">
    <w:name w:val="Font Style11"/>
    <w:uiPriority w:val="99"/>
    <w:rsid w:val="00C729A4"/>
    <w:rPr>
      <w:rFonts w:ascii="Times New Roman" w:hAnsi="Times New Roman"/>
      <w:sz w:val="18"/>
    </w:rPr>
  </w:style>
  <w:style w:type="character" w:customStyle="1" w:styleId="FontStyle21">
    <w:name w:val="Font Style21"/>
    <w:uiPriority w:val="99"/>
    <w:rsid w:val="00C729A4"/>
    <w:rPr>
      <w:rFonts w:ascii="Times New Roman" w:hAnsi="Times New Roman"/>
      <w:b/>
      <w:spacing w:val="-10"/>
      <w:sz w:val="16"/>
    </w:rPr>
  </w:style>
  <w:style w:type="character" w:customStyle="1" w:styleId="FontStyle19">
    <w:name w:val="Font Style19"/>
    <w:uiPriority w:val="99"/>
    <w:rsid w:val="00C729A4"/>
    <w:rPr>
      <w:rFonts w:ascii="Times New Roman" w:hAnsi="Times New Roman"/>
      <w:b/>
      <w:i/>
      <w:spacing w:val="10"/>
      <w:sz w:val="14"/>
    </w:rPr>
  </w:style>
  <w:style w:type="paragraph" w:customStyle="1" w:styleId="Style11">
    <w:name w:val="Style11"/>
    <w:basedOn w:val="a4"/>
    <w:uiPriority w:val="99"/>
    <w:rsid w:val="00C729A4"/>
    <w:pPr>
      <w:widowControl w:val="0"/>
      <w:autoSpaceDE w:val="0"/>
      <w:autoSpaceDN w:val="0"/>
      <w:adjustRightInd w:val="0"/>
    </w:pPr>
    <w:rPr>
      <w:rFonts w:eastAsia="Times New Roman"/>
      <w:szCs w:val="24"/>
      <w:lang w:eastAsia="ru-RU"/>
    </w:rPr>
  </w:style>
  <w:style w:type="character" w:customStyle="1" w:styleId="FontStyle14">
    <w:name w:val="Font Style14"/>
    <w:rsid w:val="00C729A4"/>
    <w:rPr>
      <w:rFonts w:ascii="Times New Roman" w:hAnsi="Times New Roman"/>
      <w:b/>
      <w:i/>
      <w:sz w:val="18"/>
    </w:rPr>
  </w:style>
  <w:style w:type="paragraph" w:customStyle="1" w:styleId="Style4">
    <w:name w:val="Style4"/>
    <w:basedOn w:val="a4"/>
    <w:rsid w:val="00C729A4"/>
    <w:pPr>
      <w:widowControl w:val="0"/>
      <w:autoSpaceDE w:val="0"/>
      <w:autoSpaceDN w:val="0"/>
      <w:adjustRightInd w:val="0"/>
    </w:pPr>
    <w:rPr>
      <w:rFonts w:eastAsia="Times New Roman"/>
      <w:szCs w:val="24"/>
      <w:lang w:eastAsia="ru-RU"/>
    </w:rPr>
  </w:style>
  <w:style w:type="paragraph" w:customStyle="1" w:styleId="Style3">
    <w:name w:val="Style3"/>
    <w:basedOn w:val="a4"/>
    <w:uiPriority w:val="99"/>
    <w:rsid w:val="00C729A4"/>
    <w:pPr>
      <w:widowControl w:val="0"/>
      <w:autoSpaceDE w:val="0"/>
      <w:autoSpaceDN w:val="0"/>
      <w:adjustRightInd w:val="0"/>
    </w:pPr>
    <w:rPr>
      <w:rFonts w:eastAsia="Times New Roman"/>
      <w:szCs w:val="24"/>
      <w:lang w:eastAsia="ru-RU"/>
    </w:rPr>
  </w:style>
  <w:style w:type="character" w:customStyle="1" w:styleId="1f8">
    <w:name w:val="Текст сноски Знак1"/>
    <w:uiPriority w:val="99"/>
    <w:semiHidden/>
    <w:rsid w:val="00C729A4"/>
    <w:rPr>
      <w:sz w:val="20"/>
      <w:szCs w:val="20"/>
    </w:rPr>
  </w:style>
  <w:style w:type="paragraph" w:customStyle="1" w:styleId="formattext0">
    <w:name w:val="formattext"/>
    <w:basedOn w:val="a4"/>
    <w:rsid w:val="00C729A4"/>
    <w:pPr>
      <w:spacing w:before="100" w:beforeAutospacing="1" w:after="100" w:afterAutospacing="1"/>
      <w:ind w:firstLine="709"/>
    </w:pPr>
    <w:rPr>
      <w:rFonts w:eastAsia="Times New Roman"/>
      <w:szCs w:val="24"/>
      <w:lang w:eastAsia="ru-RU"/>
    </w:rPr>
  </w:style>
  <w:style w:type="character" w:customStyle="1" w:styleId="match">
    <w:name w:val="match"/>
    <w:rsid w:val="00C729A4"/>
  </w:style>
  <w:style w:type="paragraph" w:customStyle="1" w:styleId="headertext">
    <w:name w:val="headertext"/>
    <w:basedOn w:val="a4"/>
    <w:rsid w:val="00C729A4"/>
    <w:pPr>
      <w:spacing w:before="100" w:beforeAutospacing="1" w:after="100" w:afterAutospacing="1"/>
      <w:ind w:firstLine="709"/>
    </w:pPr>
    <w:rPr>
      <w:rFonts w:eastAsia="Times New Roman"/>
      <w:szCs w:val="24"/>
      <w:lang w:eastAsia="ru-RU"/>
    </w:rPr>
  </w:style>
  <w:style w:type="paragraph" w:customStyle="1" w:styleId="Style5">
    <w:name w:val="Style5"/>
    <w:basedOn w:val="a4"/>
    <w:rsid w:val="00C729A4"/>
    <w:pPr>
      <w:widowControl w:val="0"/>
      <w:autoSpaceDE w:val="0"/>
      <w:autoSpaceDN w:val="0"/>
      <w:adjustRightInd w:val="0"/>
      <w:ind w:firstLine="709"/>
    </w:pPr>
    <w:rPr>
      <w:rFonts w:eastAsia="Times New Roman"/>
      <w:szCs w:val="24"/>
      <w:lang w:eastAsia="ru-RU"/>
    </w:rPr>
  </w:style>
  <w:style w:type="paragraph" w:customStyle="1" w:styleId="Style6">
    <w:name w:val="Style6"/>
    <w:basedOn w:val="a4"/>
    <w:rsid w:val="00C729A4"/>
    <w:pPr>
      <w:widowControl w:val="0"/>
      <w:autoSpaceDE w:val="0"/>
      <w:autoSpaceDN w:val="0"/>
      <w:adjustRightInd w:val="0"/>
      <w:ind w:firstLine="709"/>
    </w:pPr>
    <w:rPr>
      <w:rFonts w:eastAsia="Times New Roman"/>
      <w:szCs w:val="24"/>
      <w:lang w:eastAsia="ru-RU"/>
    </w:rPr>
  </w:style>
  <w:style w:type="paragraph" w:customStyle="1" w:styleId="Style7">
    <w:name w:val="Style7"/>
    <w:basedOn w:val="a4"/>
    <w:uiPriority w:val="99"/>
    <w:rsid w:val="00C729A4"/>
    <w:pPr>
      <w:widowControl w:val="0"/>
      <w:autoSpaceDE w:val="0"/>
      <w:autoSpaceDN w:val="0"/>
      <w:adjustRightInd w:val="0"/>
      <w:spacing w:line="154" w:lineRule="exact"/>
      <w:ind w:firstLine="709"/>
    </w:pPr>
    <w:rPr>
      <w:rFonts w:eastAsia="Times New Roman"/>
      <w:szCs w:val="24"/>
      <w:lang w:eastAsia="ru-RU"/>
    </w:rPr>
  </w:style>
  <w:style w:type="paragraph" w:customStyle="1" w:styleId="Style8">
    <w:name w:val="Style8"/>
    <w:basedOn w:val="a4"/>
    <w:uiPriority w:val="99"/>
    <w:rsid w:val="00C729A4"/>
    <w:pPr>
      <w:widowControl w:val="0"/>
      <w:autoSpaceDE w:val="0"/>
      <w:autoSpaceDN w:val="0"/>
      <w:adjustRightInd w:val="0"/>
      <w:spacing w:line="204" w:lineRule="exact"/>
      <w:ind w:firstLine="166"/>
    </w:pPr>
    <w:rPr>
      <w:rFonts w:eastAsia="Times New Roman"/>
      <w:szCs w:val="24"/>
      <w:lang w:eastAsia="ru-RU"/>
    </w:rPr>
  </w:style>
  <w:style w:type="paragraph" w:customStyle="1" w:styleId="Style9">
    <w:name w:val="Style9"/>
    <w:basedOn w:val="a4"/>
    <w:uiPriority w:val="99"/>
    <w:rsid w:val="00C729A4"/>
    <w:pPr>
      <w:widowControl w:val="0"/>
      <w:autoSpaceDE w:val="0"/>
      <w:autoSpaceDN w:val="0"/>
      <w:adjustRightInd w:val="0"/>
      <w:spacing w:line="197" w:lineRule="exact"/>
      <w:ind w:firstLine="709"/>
    </w:pPr>
    <w:rPr>
      <w:rFonts w:eastAsia="Times New Roman"/>
      <w:szCs w:val="24"/>
      <w:lang w:eastAsia="ru-RU"/>
    </w:rPr>
  </w:style>
  <w:style w:type="paragraph" w:customStyle="1" w:styleId="Style10">
    <w:name w:val="Style10"/>
    <w:basedOn w:val="a4"/>
    <w:uiPriority w:val="99"/>
    <w:rsid w:val="00C729A4"/>
    <w:pPr>
      <w:widowControl w:val="0"/>
      <w:autoSpaceDE w:val="0"/>
      <w:autoSpaceDN w:val="0"/>
      <w:adjustRightInd w:val="0"/>
      <w:spacing w:line="199" w:lineRule="exact"/>
      <w:ind w:firstLine="709"/>
      <w:jc w:val="center"/>
    </w:pPr>
    <w:rPr>
      <w:rFonts w:eastAsia="Times New Roman"/>
      <w:szCs w:val="24"/>
      <w:lang w:eastAsia="ru-RU"/>
    </w:rPr>
  </w:style>
  <w:style w:type="character" w:customStyle="1" w:styleId="FontStyle15">
    <w:name w:val="Font Style15"/>
    <w:uiPriority w:val="99"/>
    <w:rsid w:val="00C729A4"/>
    <w:rPr>
      <w:rFonts w:ascii="Times New Roman" w:hAnsi="Times New Roman"/>
      <w:b/>
      <w:sz w:val="16"/>
    </w:rPr>
  </w:style>
  <w:style w:type="character" w:customStyle="1" w:styleId="FontStyle16">
    <w:name w:val="Font Style16"/>
    <w:uiPriority w:val="99"/>
    <w:rsid w:val="00C729A4"/>
    <w:rPr>
      <w:rFonts w:ascii="Times New Roman" w:hAnsi="Times New Roman"/>
      <w:b/>
      <w:sz w:val="14"/>
    </w:rPr>
  </w:style>
  <w:style w:type="character" w:customStyle="1" w:styleId="FontStyle17">
    <w:name w:val="Font Style17"/>
    <w:uiPriority w:val="99"/>
    <w:rsid w:val="00C729A4"/>
    <w:rPr>
      <w:rFonts w:ascii="Times New Roman" w:hAnsi="Times New Roman"/>
      <w:b/>
      <w:sz w:val="14"/>
    </w:rPr>
  </w:style>
  <w:style w:type="character" w:customStyle="1" w:styleId="FontStyle18">
    <w:name w:val="Font Style18"/>
    <w:uiPriority w:val="99"/>
    <w:rsid w:val="00C729A4"/>
    <w:rPr>
      <w:rFonts w:ascii="Times New Roman" w:hAnsi="Times New Roman"/>
      <w:b/>
      <w:sz w:val="22"/>
    </w:rPr>
  </w:style>
  <w:style w:type="character" w:customStyle="1" w:styleId="FontStyle20">
    <w:name w:val="Font Style20"/>
    <w:uiPriority w:val="99"/>
    <w:rsid w:val="00C729A4"/>
    <w:rPr>
      <w:rFonts w:ascii="Palatino Linotype" w:hAnsi="Palatino Linotype"/>
      <w:i/>
      <w:spacing w:val="-20"/>
      <w:sz w:val="18"/>
    </w:rPr>
  </w:style>
  <w:style w:type="character" w:customStyle="1" w:styleId="FontStyle22">
    <w:name w:val="Font Style22"/>
    <w:uiPriority w:val="99"/>
    <w:rsid w:val="00C729A4"/>
    <w:rPr>
      <w:rFonts w:ascii="Times New Roman" w:hAnsi="Times New Roman"/>
      <w:b/>
      <w:i/>
      <w:sz w:val="20"/>
    </w:rPr>
  </w:style>
  <w:style w:type="character" w:customStyle="1" w:styleId="FontStyle23">
    <w:name w:val="Font Style23"/>
    <w:uiPriority w:val="99"/>
    <w:rsid w:val="00C729A4"/>
    <w:rPr>
      <w:rFonts w:ascii="Times New Roman" w:hAnsi="Times New Roman"/>
      <w:i/>
      <w:sz w:val="20"/>
    </w:rPr>
  </w:style>
  <w:style w:type="character" w:customStyle="1" w:styleId="FontStyle125">
    <w:name w:val="Font Style125"/>
    <w:uiPriority w:val="99"/>
    <w:rsid w:val="00C729A4"/>
    <w:rPr>
      <w:rFonts w:ascii="Times New Roman" w:hAnsi="Times New Roman"/>
      <w:sz w:val="18"/>
    </w:rPr>
  </w:style>
  <w:style w:type="paragraph" w:customStyle="1" w:styleId="Style13">
    <w:name w:val="Style13"/>
    <w:basedOn w:val="a4"/>
    <w:uiPriority w:val="99"/>
    <w:rsid w:val="00C729A4"/>
    <w:pPr>
      <w:widowControl w:val="0"/>
      <w:autoSpaceDE w:val="0"/>
      <w:autoSpaceDN w:val="0"/>
      <w:adjustRightInd w:val="0"/>
      <w:ind w:firstLine="709"/>
    </w:pPr>
    <w:rPr>
      <w:rFonts w:eastAsia="Times New Roman"/>
      <w:szCs w:val="24"/>
      <w:lang w:eastAsia="ru-RU"/>
    </w:rPr>
  </w:style>
  <w:style w:type="paragraph" w:customStyle="1" w:styleId="Style14">
    <w:name w:val="Style14"/>
    <w:basedOn w:val="a4"/>
    <w:uiPriority w:val="99"/>
    <w:rsid w:val="00C729A4"/>
    <w:pPr>
      <w:widowControl w:val="0"/>
      <w:autoSpaceDE w:val="0"/>
      <w:autoSpaceDN w:val="0"/>
      <w:adjustRightInd w:val="0"/>
      <w:spacing w:line="192" w:lineRule="exact"/>
      <w:ind w:firstLine="709"/>
      <w:jc w:val="center"/>
    </w:pPr>
    <w:rPr>
      <w:rFonts w:eastAsia="Times New Roman"/>
      <w:szCs w:val="24"/>
      <w:lang w:eastAsia="ru-RU"/>
    </w:rPr>
  </w:style>
  <w:style w:type="paragraph" w:customStyle="1" w:styleId="Style15">
    <w:name w:val="Style15"/>
    <w:basedOn w:val="a4"/>
    <w:uiPriority w:val="99"/>
    <w:rsid w:val="00C729A4"/>
    <w:pPr>
      <w:widowControl w:val="0"/>
      <w:autoSpaceDE w:val="0"/>
      <w:autoSpaceDN w:val="0"/>
      <w:adjustRightInd w:val="0"/>
      <w:spacing w:line="151" w:lineRule="exact"/>
      <w:ind w:firstLine="709"/>
      <w:jc w:val="center"/>
    </w:pPr>
    <w:rPr>
      <w:rFonts w:eastAsia="Times New Roman"/>
      <w:szCs w:val="24"/>
      <w:lang w:eastAsia="ru-RU"/>
    </w:rPr>
  </w:style>
  <w:style w:type="character" w:customStyle="1" w:styleId="FontStyle105">
    <w:name w:val="Font Style105"/>
    <w:uiPriority w:val="99"/>
    <w:rsid w:val="00C729A4"/>
    <w:rPr>
      <w:rFonts w:ascii="Times New Roman" w:hAnsi="Times New Roman"/>
      <w:b/>
      <w:sz w:val="10"/>
    </w:rPr>
  </w:style>
  <w:style w:type="character" w:customStyle="1" w:styleId="FontStyle106">
    <w:name w:val="Font Style106"/>
    <w:uiPriority w:val="99"/>
    <w:rsid w:val="00C729A4"/>
    <w:rPr>
      <w:rFonts w:ascii="Times New Roman" w:hAnsi="Times New Roman"/>
      <w:b/>
      <w:sz w:val="16"/>
    </w:rPr>
  </w:style>
  <w:style w:type="character" w:customStyle="1" w:styleId="FontStyle107">
    <w:name w:val="Font Style107"/>
    <w:uiPriority w:val="99"/>
    <w:rsid w:val="00C729A4"/>
    <w:rPr>
      <w:rFonts w:ascii="Lucida Sans Unicode" w:hAnsi="Lucida Sans Unicode"/>
      <w:sz w:val="10"/>
    </w:rPr>
  </w:style>
  <w:style w:type="character" w:customStyle="1" w:styleId="FontStyle108">
    <w:name w:val="Font Style108"/>
    <w:uiPriority w:val="99"/>
    <w:rsid w:val="00C729A4"/>
    <w:rPr>
      <w:rFonts w:ascii="Century Gothic" w:hAnsi="Century Gothic"/>
      <w:b/>
      <w:sz w:val="14"/>
    </w:rPr>
  </w:style>
  <w:style w:type="character" w:customStyle="1" w:styleId="FontStyle109">
    <w:name w:val="Font Style109"/>
    <w:uiPriority w:val="99"/>
    <w:rsid w:val="00C729A4"/>
    <w:rPr>
      <w:rFonts w:ascii="Century Gothic" w:hAnsi="Century Gothic"/>
      <w:b/>
      <w:sz w:val="14"/>
    </w:rPr>
  </w:style>
  <w:style w:type="character" w:customStyle="1" w:styleId="FontStyle110">
    <w:name w:val="Font Style110"/>
    <w:uiPriority w:val="99"/>
    <w:rsid w:val="00C729A4"/>
    <w:rPr>
      <w:rFonts w:ascii="Cambria" w:hAnsi="Cambria"/>
      <w:b/>
      <w:sz w:val="14"/>
    </w:rPr>
  </w:style>
  <w:style w:type="paragraph" w:customStyle="1" w:styleId="Style12">
    <w:name w:val="Style12"/>
    <w:basedOn w:val="a4"/>
    <w:uiPriority w:val="99"/>
    <w:rsid w:val="00C729A4"/>
    <w:pPr>
      <w:widowControl w:val="0"/>
      <w:autoSpaceDE w:val="0"/>
      <w:autoSpaceDN w:val="0"/>
      <w:adjustRightInd w:val="0"/>
      <w:ind w:firstLine="709"/>
    </w:pPr>
    <w:rPr>
      <w:rFonts w:eastAsia="Times New Roman"/>
      <w:szCs w:val="24"/>
      <w:lang w:eastAsia="ru-RU"/>
    </w:rPr>
  </w:style>
  <w:style w:type="character" w:customStyle="1" w:styleId="FontStyle144">
    <w:name w:val="Font Style144"/>
    <w:uiPriority w:val="99"/>
    <w:rsid w:val="00C729A4"/>
    <w:rPr>
      <w:rFonts w:ascii="Times New Roman" w:hAnsi="Times New Roman"/>
      <w:b/>
      <w:sz w:val="14"/>
    </w:rPr>
  </w:style>
  <w:style w:type="character" w:customStyle="1" w:styleId="FontStyle170">
    <w:name w:val="Font Style170"/>
    <w:uiPriority w:val="99"/>
    <w:rsid w:val="00C729A4"/>
    <w:rPr>
      <w:rFonts w:ascii="Times New Roman" w:hAnsi="Times New Roman"/>
      <w:w w:val="10"/>
      <w:sz w:val="22"/>
    </w:rPr>
  </w:style>
  <w:style w:type="paragraph" w:customStyle="1" w:styleId="Style20">
    <w:name w:val="Style20"/>
    <w:basedOn w:val="a4"/>
    <w:uiPriority w:val="99"/>
    <w:rsid w:val="00C729A4"/>
    <w:pPr>
      <w:widowControl w:val="0"/>
      <w:autoSpaceDE w:val="0"/>
      <w:autoSpaceDN w:val="0"/>
      <w:adjustRightInd w:val="0"/>
      <w:spacing w:line="240" w:lineRule="exact"/>
      <w:ind w:firstLine="709"/>
    </w:pPr>
    <w:rPr>
      <w:rFonts w:eastAsia="Times New Roman"/>
      <w:szCs w:val="24"/>
      <w:lang w:eastAsia="ru-RU"/>
    </w:rPr>
  </w:style>
  <w:style w:type="character" w:customStyle="1" w:styleId="FontStyle113">
    <w:name w:val="Font Style113"/>
    <w:uiPriority w:val="99"/>
    <w:rsid w:val="00C729A4"/>
    <w:rPr>
      <w:rFonts w:ascii="Times New Roman" w:hAnsi="Times New Roman"/>
      <w:b/>
      <w:sz w:val="20"/>
    </w:rPr>
  </w:style>
  <w:style w:type="paragraph" w:customStyle="1" w:styleId="Style32">
    <w:name w:val="Style32"/>
    <w:basedOn w:val="a4"/>
    <w:uiPriority w:val="99"/>
    <w:rsid w:val="00C729A4"/>
    <w:pPr>
      <w:widowControl w:val="0"/>
      <w:autoSpaceDE w:val="0"/>
      <w:autoSpaceDN w:val="0"/>
      <w:adjustRightInd w:val="0"/>
      <w:ind w:firstLine="709"/>
      <w:jc w:val="right"/>
    </w:pPr>
    <w:rPr>
      <w:rFonts w:eastAsia="Times New Roman"/>
      <w:szCs w:val="24"/>
      <w:lang w:eastAsia="ru-RU"/>
    </w:rPr>
  </w:style>
  <w:style w:type="character" w:customStyle="1" w:styleId="FontStyle124">
    <w:name w:val="Font Style124"/>
    <w:uiPriority w:val="99"/>
    <w:rsid w:val="00C729A4"/>
    <w:rPr>
      <w:rFonts w:ascii="Times New Roman" w:hAnsi="Times New Roman"/>
      <w:b/>
      <w:i/>
      <w:sz w:val="16"/>
    </w:rPr>
  </w:style>
  <w:style w:type="paragraph" w:customStyle="1" w:styleId="Style42">
    <w:name w:val="Style42"/>
    <w:basedOn w:val="a4"/>
    <w:uiPriority w:val="99"/>
    <w:rsid w:val="00C729A4"/>
    <w:pPr>
      <w:widowControl w:val="0"/>
      <w:autoSpaceDE w:val="0"/>
      <w:autoSpaceDN w:val="0"/>
      <w:adjustRightInd w:val="0"/>
      <w:ind w:firstLine="709"/>
    </w:pPr>
    <w:rPr>
      <w:rFonts w:eastAsia="Times New Roman"/>
      <w:szCs w:val="24"/>
      <w:lang w:eastAsia="ru-RU"/>
    </w:rPr>
  </w:style>
  <w:style w:type="paragraph" w:customStyle="1" w:styleId="Style43">
    <w:name w:val="Style43"/>
    <w:basedOn w:val="a4"/>
    <w:uiPriority w:val="99"/>
    <w:rsid w:val="00C729A4"/>
    <w:pPr>
      <w:widowControl w:val="0"/>
      <w:autoSpaceDE w:val="0"/>
      <w:autoSpaceDN w:val="0"/>
      <w:adjustRightInd w:val="0"/>
      <w:ind w:firstLine="709"/>
    </w:pPr>
    <w:rPr>
      <w:rFonts w:eastAsia="Times New Roman"/>
      <w:szCs w:val="24"/>
      <w:lang w:eastAsia="ru-RU"/>
    </w:rPr>
  </w:style>
  <w:style w:type="character" w:customStyle="1" w:styleId="FontStyle133">
    <w:name w:val="Font Style133"/>
    <w:uiPriority w:val="99"/>
    <w:rsid w:val="00C729A4"/>
    <w:rPr>
      <w:rFonts w:ascii="Times New Roman" w:hAnsi="Times New Roman"/>
      <w:b/>
      <w:sz w:val="18"/>
    </w:rPr>
  </w:style>
  <w:style w:type="paragraph" w:customStyle="1" w:styleId="Style26">
    <w:name w:val="Style26"/>
    <w:basedOn w:val="a4"/>
    <w:uiPriority w:val="99"/>
    <w:rsid w:val="00C729A4"/>
    <w:pPr>
      <w:widowControl w:val="0"/>
      <w:autoSpaceDE w:val="0"/>
      <w:autoSpaceDN w:val="0"/>
      <w:adjustRightInd w:val="0"/>
      <w:ind w:firstLine="709"/>
    </w:pPr>
    <w:rPr>
      <w:rFonts w:eastAsia="Times New Roman"/>
      <w:szCs w:val="24"/>
      <w:lang w:eastAsia="ru-RU"/>
    </w:rPr>
  </w:style>
  <w:style w:type="paragraph" w:customStyle="1" w:styleId="Style61">
    <w:name w:val="Style61"/>
    <w:basedOn w:val="a4"/>
    <w:uiPriority w:val="99"/>
    <w:rsid w:val="00C729A4"/>
    <w:pPr>
      <w:widowControl w:val="0"/>
      <w:autoSpaceDE w:val="0"/>
      <w:autoSpaceDN w:val="0"/>
      <w:adjustRightInd w:val="0"/>
      <w:ind w:firstLine="709"/>
    </w:pPr>
    <w:rPr>
      <w:rFonts w:eastAsia="Times New Roman"/>
      <w:szCs w:val="24"/>
      <w:lang w:eastAsia="ru-RU"/>
    </w:rPr>
  </w:style>
  <w:style w:type="paragraph" w:customStyle="1" w:styleId="Style62">
    <w:name w:val="Style62"/>
    <w:basedOn w:val="a4"/>
    <w:uiPriority w:val="99"/>
    <w:rsid w:val="00C729A4"/>
    <w:pPr>
      <w:widowControl w:val="0"/>
      <w:autoSpaceDE w:val="0"/>
      <w:autoSpaceDN w:val="0"/>
      <w:adjustRightInd w:val="0"/>
      <w:ind w:firstLine="709"/>
    </w:pPr>
    <w:rPr>
      <w:rFonts w:eastAsia="Times New Roman"/>
      <w:szCs w:val="24"/>
      <w:lang w:eastAsia="ru-RU"/>
    </w:rPr>
  </w:style>
  <w:style w:type="paragraph" w:customStyle="1" w:styleId="Style63">
    <w:name w:val="Style63"/>
    <w:basedOn w:val="a4"/>
    <w:uiPriority w:val="99"/>
    <w:rsid w:val="00C729A4"/>
    <w:pPr>
      <w:widowControl w:val="0"/>
      <w:autoSpaceDE w:val="0"/>
      <w:autoSpaceDN w:val="0"/>
      <w:adjustRightInd w:val="0"/>
      <w:ind w:firstLine="709"/>
    </w:pPr>
    <w:rPr>
      <w:rFonts w:eastAsia="Times New Roman"/>
      <w:szCs w:val="24"/>
      <w:lang w:eastAsia="ru-RU"/>
    </w:rPr>
  </w:style>
  <w:style w:type="character" w:customStyle="1" w:styleId="FontStyle126">
    <w:name w:val="Font Style126"/>
    <w:uiPriority w:val="99"/>
    <w:rsid w:val="00C729A4"/>
    <w:rPr>
      <w:rFonts w:ascii="Century Gothic" w:hAnsi="Century Gothic"/>
      <w:b/>
      <w:sz w:val="14"/>
    </w:rPr>
  </w:style>
  <w:style w:type="character" w:customStyle="1" w:styleId="FontStyle127">
    <w:name w:val="Font Style127"/>
    <w:uiPriority w:val="99"/>
    <w:rsid w:val="00C729A4"/>
    <w:rPr>
      <w:rFonts w:ascii="Century Gothic" w:hAnsi="Century Gothic"/>
      <w:b/>
      <w:sz w:val="14"/>
    </w:rPr>
  </w:style>
  <w:style w:type="character" w:customStyle="1" w:styleId="FontStyle128">
    <w:name w:val="Font Style128"/>
    <w:uiPriority w:val="99"/>
    <w:rsid w:val="00C729A4"/>
    <w:rPr>
      <w:rFonts w:ascii="Times New Roman" w:hAnsi="Times New Roman"/>
      <w:b/>
      <w:sz w:val="16"/>
    </w:rPr>
  </w:style>
  <w:style w:type="paragraph" w:customStyle="1" w:styleId="Style66">
    <w:name w:val="Style66"/>
    <w:basedOn w:val="a4"/>
    <w:uiPriority w:val="99"/>
    <w:rsid w:val="00C729A4"/>
    <w:pPr>
      <w:widowControl w:val="0"/>
      <w:autoSpaceDE w:val="0"/>
      <w:autoSpaceDN w:val="0"/>
      <w:adjustRightInd w:val="0"/>
      <w:ind w:firstLine="709"/>
      <w:jc w:val="right"/>
    </w:pPr>
    <w:rPr>
      <w:rFonts w:eastAsia="Times New Roman"/>
      <w:szCs w:val="24"/>
      <w:lang w:eastAsia="ru-RU"/>
    </w:rPr>
  </w:style>
  <w:style w:type="paragraph" w:customStyle="1" w:styleId="Style67">
    <w:name w:val="Style67"/>
    <w:basedOn w:val="a4"/>
    <w:uiPriority w:val="99"/>
    <w:rsid w:val="00C729A4"/>
    <w:pPr>
      <w:widowControl w:val="0"/>
      <w:autoSpaceDE w:val="0"/>
      <w:autoSpaceDN w:val="0"/>
      <w:adjustRightInd w:val="0"/>
      <w:ind w:firstLine="709"/>
    </w:pPr>
    <w:rPr>
      <w:rFonts w:eastAsia="Times New Roman"/>
      <w:szCs w:val="24"/>
      <w:lang w:eastAsia="ru-RU"/>
    </w:rPr>
  </w:style>
  <w:style w:type="paragraph" w:customStyle="1" w:styleId="Style76">
    <w:name w:val="Style76"/>
    <w:basedOn w:val="a4"/>
    <w:uiPriority w:val="99"/>
    <w:rsid w:val="00C729A4"/>
    <w:pPr>
      <w:widowControl w:val="0"/>
      <w:autoSpaceDE w:val="0"/>
      <w:autoSpaceDN w:val="0"/>
      <w:adjustRightInd w:val="0"/>
      <w:ind w:firstLine="709"/>
    </w:pPr>
    <w:rPr>
      <w:rFonts w:eastAsia="Times New Roman"/>
      <w:szCs w:val="24"/>
      <w:lang w:eastAsia="ru-RU"/>
    </w:rPr>
  </w:style>
  <w:style w:type="character" w:customStyle="1" w:styleId="FontStyle129">
    <w:name w:val="Font Style129"/>
    <w:uiPriority w:val="99"/>
    <w:rsid w:val="00C729A4"/>
    <w:rPr>
      <w:rFonts w:ascii="Times New Roman" w:hAnsi="Times New Roman"/>
      <w:b/>
      <w:smallCaps/>
      <w:sz w:val="16"/>
    </w:rPr>
  </w:style>
  <w:style w:type="character" w:customStyle="1" w:styleId="FontStyle135">
    <w:name w:val="Font Style135"/>
    <w:uiPriority w:val="99"/>
    <w:rsid w:val="00C729A4"/>
    <w:rPr>
      <w:rFonts w:ascii="Times New Roman" w:hAnsi="Times New Roman"/>
      <w:b/>
      <w:sz w:val="14"/>
    </w:rPr>
  </w:style>
  <w:style w:type="paragraph" w:customStyle="1" w:styleId="Style79">
    <w:name w:val="Style79"/>
    <w:basedOn w:val="a4"/>
    <w:uiPriority w:val="99"/>
    <w:rsid w:val="00C729A4"/>
    <w:pPr>
      <w:widowControl w:val="0"/>
      <w:autoSpaceDE w:val="0"/>
      <w:autoSpaceDN w:val="0"/>
      <w:adjustRightInd w:val="0"/>
      <w:spacing w:line="156" w:lineRule="exact"/>
      <w:ind w:firstLine="709"/>
      <w:jc w:val="center"/>
    </w:pPr>
    <w:rPr>
      <w:rFonts w:eastAsia="Times New Roman"/>
      <w:szCs w:val="24"/>
      <w:lang w:eastAsia="ru-RU"/>
    </w:rPr>
  </w:style>
  <w:style w:type="paragraph" w:customStyle="1" w:styleId="Style84">
    <w:name w:val="Style84"/>
    <w:basedOn w:val="a4"/>
    <w:uiPriority w:val="99"/>
    <w:rsid w:val="00C729A4"/>
    <w:pPr>
      <w:widowControl w:val="0"/>
      <w:autoSpaceDE w:val="0"/>
      <w:autoSpaceDN w:val="0"/>
      <w:adjustRightInd w:val="0"/>
      <w:ind w:firstLine="709"/>
    </w:pPr>
    <w:rPr>
      <w:rFonts w:eastAsia="Times New Roman"/>
      <w:szCs w:val="24"/>
      <w:lang w:eastAsia="ru-RU"/>
    </w:rPr>
  </w:style>
  <w:style w:type="paragraph" w:customStyle="1" w:styleId="Style86">
    <w:name w:val="Style86"/>
    <w:basedOn w:val="a4"/>
    <w:uiPriority w:val="99"/>
    <w:rsid w:val="00C729A4"/>
    <w:pPr>
      <w:widowControl w:val="0"/>
      <w:autoSpaceDE w:val="0"/>
      <w:autoSpaceDN w:val="0"/>
      <w:adjustRightInd w:val="0"/>
      <w:ind w:firstLine="709"/>
    </w:pPr>
    <w:rPr>
      <w:rFonts w:eastAsia="Times New Roman"/>
      <w:szCs w:val="24"/>
      <w:lang w:eastAsia="ru-RU"/>
    </w:rPr>
  </w:style>
  <w:style w:type="paragraph" w:customStyle="1" w:styleId="Style82">
    <w:name w:val="Style82"/>
    <w:basedOn w:val="a4"/>
    <w:uiPriority w:val="99"/>
    <w:rsid w:val="00C729A4"/>
    <w:pPr>
      <w:widowControl w:val="0"/>
      <w:autoSpaceDE w:val="0"/>
      <w:autoSpaceDN w:val="0"/>
      <w:adjustRightInd w:val="0"/>
      <w:ind w:firstLine="709"/>
    </w:pPr>
    <w:rPr>
      <w:rFonts w:eastAsia="Times New Roman"/>
      <w:szCs w:val="24"/>
      <w:lang w:eastAsia="ru-RU"/>
    </w:rPr>
  </w:style>
  <w:style w:type="character" w:customStyle="1" w:styleId="FontStyle136">
    <w:name w:val="Font Style136"/>
    <w:uiPriority w:val="99"/>
    <w:rsid w:val="00C729A4"/>
    <w:rPr>
      <w:rFonts w:ascii="Times New Roman" w:hAnsi="Times New Roman"/>
      <w:b/>
      <w:sz w:val="10"/>
    </w:rPr>
  </w:style>
  <w:style w:type="character" w:customStyle="1" w:styleId="FontStyle137">
    <w:name w:val="Font Style137"/>
    <w:uiPriority w:val="99"/>
    <w:rsid w:val="00C729A4"/>
    <w:rPr>
      <w:rFonts w:ascii="Arial Narrow" w:hAnsi="Arial Narrow"/>
      <w:sz w:val="30"/>
    </w:rPr>
  </w:style>
  <w:style w:type="paragraph" w:customStyle="1" w:styleId="Style60">
    <w:name w:val="Style60"/>
    <w:basedOn w:val="a4"/>
    <w:uiPriority w:val="99"/>
    <w:rsid w:val="00C729A4"/>
    <w:pPr>
      <w:widowControl w:val="0"/>
      <w:autoSpaceDE w:val="0"/>
      <w:autoSpaceDN w:val="0"/>
      <w:adjustRightInd w:val="0"/>
      <w:spacing w:line="250" w:lineRule="exact"/>
      <w:ind w:firstLine="396"/>
    </w:pPr>
    <w:rPr>
      <w:rFonts w:eastAsia="Times New Roman"/>
      <w:szCs w:val="24"/>
      <w:lang w:eastAsia="ru-RU"/>
    </w:rPr>
  </w:style>
  <w:style w:type="paragraph" w:customStyle="1" w:styleId="Style17">
    <w:name w:val="Style17"/>
    <w:basedOn w:val="a4"/>
    <w:uiPriority w:val="99"/>
    <w:rsid w:val="00C729A4"/>
    <w:pPr>
      <w:widowControl w:val="0"/>
      <w:autoSpaceDE w:val="0"/>
      <w:autoSpaceDN w:val="0"/>
      <w:adjustRightInd w:val="0"/>
      <w:ind w:firstLine="709"/>
      <w:jc w:val="center"/>
    </w:pPr>
    <w:rPr>
      <w:rFonts w:eastAsia="Times New Roman"/>
      <w:szCs w:val="24"/>
      <w:lang w:eastAsia="ru-RU"/>
    </w:rPr>
  </w:style>
  <w:style w:type="character" w:customStyle="1" w:styleId="FontStyle140">
    <w:name w:val="Font Style140"/>
    <w:uiPriority w:val="99"/>
    <w:rsid w:val="00C729A4"/>
    <w:rPr>
      <w:rFonts w:ascii="Times New Roman" w:hAnsi="Times New Roman"/>
      <w:w w:val="30"/>
      <w:sz w:val="44"/>
    </w:rPr>
  </w:style>
  <w:style w:type="character" w:customStyle="1" w:styleId="FontStyle178">
    <w:name w:val="Font Style178"/>
    <w:uiPriority w:val="99"/>
    <w:rsid w:val="00C729A4"/>
    <w:rPr>
      <w:rFonts w:ascii="Times New Roman" w:hAnsi="Times New Roman"/>
      <w:b/>
      <w:i/>
      <w:sz w:val="14"/>
    </w:rPr>
  </w:style>
  <w:style w:type="paragraph" w:customStyle="1" w:styleId="Style75">
    <w:name w:val="Style75"/>
    <w:basedOn w:val="a4"/>
    <w:uiPriority w:val="99"/>
    <w:rsid w:val="00C729A4"/>
    <w:pPr>
      <w:widowControl w:val="0"/>
      <w:autoSpaceDE w:val="0"/>
      <w:autoSpaceDN w:val="0"/>
      <w:adjustRightInd w:val="0"/>
      <w:ind w:firstLine="709"/>
    </w:pPr>
    <w:rPr>
      <w:rFonts w:eastAsia="Times New Roman"/>
      <w:szCs w:val="24"/>
      <w:lang w:eastAsia="ru-RU"/>
    </w:rPr>
  </w:style>
  <w:style w:type="character" w:customStyle="1" w:styleId="FontStyle142">
    <w:name w:val="Font Style142"/>
    <w:uiPriority w:val="99"/>
    <w:rsid w:val="00C729A4"/>
    <w:rPr>
      <w:rFonts w:ascii="Times New Roman" w:hAnsi="Times New Roman"/>
      <w:b/>
      <w:spacing w:val="10"/>
      <w:w w:val="20"/>
      <w:sz w:val="26"/>
    </w:rPr>
  </w:style>
  <w:style w:type="character" w:customStyle="1" w:styleId="FontStyle143">
    <w:name w:val="Font Style143"/>
    <w:uiPriority w:val="99"/>
    <w:rsid w:val="00C729A4"/>
    <w:rPr>
      <w:rFonts w:ascii="Times New Roman" w:hAnsi="Times New Roman"/>
      <w:sz w:val="14"/>
    </w:rPr>
  </w:style>
  <w:style w:type="paragraph" w:customStyle="1" w:styleId="Style71">
    <w:name w:val="Style71"/>
    <w:basedOn w:val="a4"/>
    <w:uiPriority w:val="99"/>
    <w:rsid w:val="00C729A4"/>
    <w:pPr>
      <w:widowControl w:val="0"/>
      <w:autoSpaceDE w:val="0"/>
      <w:autoSpaceDN w:val="0"/>
      <w:adjustRightInd w:val="0"/>
      <w:ind w:firstLine="709"/>
    </w:pPr>
    <w:rPr>
      <w:rFonts w:eastAsia="Times New Roman"/>
      <w:szCs w:val="24"/>
      <w:lang w:eastAsia="ru-RU"/>
    </w:rPr>
  </w:style>
  <w:style w:type="character" w:customStyle="1" w:styleId="FontStyle138">
    <w:name w:val="Font Style138"/>
    <w:uiPriority w:val="99"/>
    <w:rsid w:val="00C729A4"/>
    <w:rPr>
      <w:rFonts w:ascii="Book Antiqua" w:hAnsi="Book Antiqua"/>
      <w:sz w:val="20"/>
    </w:rPr>
  </w:style>
  <w:style w:type="paragraph" w:customStyle="1" w:styleId="Style46">
    <w:name w:val="Style46"/>
    <w:basedOn w:val="a4"/>
    <w:uiPriority w:val="99"/>
    <w:rsid w:val="00C729A4"/>
    <w:pPr>
      <w:widowControl w:val="0"/>
      <w:autoSpaceDE w:val="0"/>
      <w:autoSpaceDN w:val="0"/>
      <w:adjustRightInd w:val="0"/>
      <w:spacing w:line="151" w:lineRule="exact"/>
      <w:ind w:firstLine="389"/>
    </w:pPr>
    <w:rPr>
      <w:rFonts w:eastAsia="Times New Roman"/>
      <w:szCs w:val="24"/>
      <w:lang w:eastAsia="ru-RU"/>
    </w:rPr>
  </w:style>
  <w:style w:type="paragraph" w:customStyle="1" w:styleId="Style28">
    <w:name w:val="Style28"/>
    <w:basedOn w:val="a4"/>
    <w:uiPriority w:val="99"/>
    <w:rsid w:val="00C729A4"/>
    <w:pPr>
      <w:widowControl w:val="0"/>
      <w:autoSpaceDE w:val="0"/>
      <w:autoSpaceDN w:val="0"/>
      <w:adjustRightInd w:val="0"/>
      <w:ind w:firstLine="709"/>
    </w:pPr>
    <w:rPr>
      <w:rFonts w:eastAsia="Times New Roman"/>
      <w:szCs w:val="24"/>
      <w:lang w:eastAsia="ru-RU"/>
    </w:rPr>
  </w:style>
  <w:style w:type="character" w:customStyle="1" w:styleId="FontStyle139">
    <w:name w:val="Font Style139"/>
    <w:uiPriority w:val="99"/>
    <w:rsid w:val="00C729A4"/>
    <w:rPr>
      <w:rFonts w:ascii="Times New Roman" w:hAnsi="Times New Roman"/>
      <w:sz w:val="8"/>
    </w:rPr>
  </w:style>
  <w:style w:type="paragraph" w:customStyle="1" w:styleId="Style93">
    <w:name w:val="Style93"/>
    <w:basedOn w:val="a4"/>
    <w:uiPriority w:val="99"/>
    <w:rsid w:val="00C729A4"/>
    <w:pPr>
      <w:widowControl w:val="0"/>
      <w:autoSpaceDE w:val="0"/>
      <w:autoSpaceDN w:val="0"/>
      <w:adjustRightInd w:val="0"/>
      <w:spacing w:line="151" w:lineRule="exact"/>
      <w:ind w:firstLine="113"/>
    </w:pPr>
    <w:rPr>
      <w:rFonts w:eastAsia="Times New Roman"/>
      <w:szCs w:val="24"/>
      <w:lang w:eastAsia="ru-RU"/>
    </w:rPr>
  </w:style>
  <w:style w:type="character" w:customStyle="1" w:styleId="FontStyle141">
    <w:name w:val="Font Style141"/>
    <w:uiPriority w:val="99"/>
    <w:rsid w:val="00C729A4"/>
    <w:rPr>
      <w:rFonts w:ascii="Times New Roman" w:hAnsi="Times New Roman"/>
      <w:sz w:val="20"/>
    </w:rPr>
  </w:style>
  <w:style w:type="paragraph" w:customStyle="1" w:styleId="Style95">
    <w:name w:val="Style95"/>
    <w:basedOn w:val="a4"/>
    <w:uiPriority w:val="99"/>
    <w:rsid w:val="00C729A4"/>
    <w:pPr>
      <w:widowControl w:val="0"/>
      <w:autoSpaceDE w:val="0"/>
      <w:autoSpaceDN w:val="0"/>
      <w:adjustRightInd w:val="0"/>
      <w:spacing w:line="206" w:lineRule="exact"/>
      <w:ind w:hanging="132"/>
    </w:pPr>
    <w:rPr>
      <w:rFonts w:eastAsia="Times New Roman"/>
      <w:szCs w:val="24"/>
      <w:lang w:eastAsia="ru-RU"/>
    </w:rPr>
  </w:style>
  <w:style w:type="paragraph" w:customStyle="1" w:styleId="Style103">
    <w:name w:val="Style103"/>
    <w:basedOn w:val="a4"/>
    <w:uiPriority w:val="99"/>
    <w:rsid w:val="00C729A4"/>
    <w:pPr>
      <w:widowControl w:val="0"/>
      <w:autoSpaceDE w:val="0"/>
      <w:autoSpaceDN w:val="0"/>
      <w:adjustRightInd w:val="0"/>
      <w:spacing w:line="206" w:lineRule="exact"/>
      <w:ind w:hanging="204"/>
    </w:pPr>
    <w:rPr>
      <w:rFonts w:eastAsia="Times New Roman"/>
      <w:szCs w:val="24"/>
      <w:lang w:eastAsia="ru-RU"/>
    </w:rPr>
  </w:style>
  <w:style w:type="character" w:customStyle="1" w:styleId="FontStyle146">
    <w:name w:val="Font Style146"/>
    <w:uiPriority w:val="99"/>
    <w:rsid w:val="00C729A4"/>
    <w:rPr>
      <w:rFonts w:ascii="Times New Roman" w:hAnsi="Times New Roman"/>
      <w:b/>
      <w:sz w:val="16"/>
    </w:rPr>
  </w:style>
  <w:style w:type="paragraph" w:customStyle="1" w:styleId="Style70">
    <w:name w:val="Style70"/>
    <w:basedOn w:val="a4"/>
    <w:uiPriority w:val="99"/>
    <w:rsid w:val="00C729A4"/>
    <w:pPr>
      <w:widowControl w:val="0"/>
      <w:autoSpaceDE w:val="0"/>
      <w:autoSpaceDN w:val="0"/>
      <w:adjustRightInd w:val="0"/>
      <w:spacing w:line="221" w:lineRule="exact"/>
      <w:ind w:hanging="235"/>
    </w:pPr>
    <w:rPr>
      <w:rFonts w:eastAsia="Times New Roman"/>
      <w:szCs w:val="24"/>
      <w:lang w:eastAsia="ru-RU"/>
    </w:rPr>
  </w:style>
  <w:style w:type="paragraph" w:customStyle="1" w:styleId="Style74">
    <w:name w:val="Style74"/>
    <w:basedOn w:val="a4"/>
    <w:uiPriority w:val="99"/>
    <w:rsid w:val="00C729A4"/>
    <w:pPr>
      <w:widowControl w:val="0"/>
      <w:autoSpaceDE w:val="0"/>
      <w:autoSpaceDN w:val="0"/>
      <w:adjustRightInd w:val="0"/>
      <w:ind w:firstLine="709"/>
    </w:pPr>
    <w:rPr>
      <w:rFonts w:eastAsia="Times New Roman"/>
      <w:szCs w:val="24"/>
      <w:lang w:eastAsia="ru-RU"/>
    </w:rPr>
  </w:style>
  <w:style w:type="paragraph" w:customStyle="1" w:styleId="Style94">
    <w:name w:val="Style94"/>
    <w:basedOn w:val="a4"/>
    <w:uiPriority w:val="99"/>
    <w:rsid w:val="00C729A4"/>
    <w:pPr>
      <w:widowControl w:val="0"/>
      <w:autoSpaceDE w:val="0"/>
      <w:autoSpaceDN w:val="0"/>
      <w:adjustRightInd w:val="0"/>
      <w:spacing w:line="228" w:lineRule="exact"/>
      <w:ind w:firstLine="709"/>
      <w:jc w:val="center"/>
    </w:pPr>
    <w:rPr>
      <w:rFonts w:eastAsia="Times New Roman"/>
      <w:szCs w:val="24"/>
      <w:lang w:eastAsia="ru-RU"/>
    </w:rPr>
  </w:style>
  <w:style w:type="paragraph" w:customStyle="1" w:styleId="Style59">
    <w:name w:val="Style59"/>
    <w:basedOn w:val="a4"/>
    <w:uiPriority w:val="99"/>
    <w:rsid w:val="00C729A4"/>
    <w:pPr>
      <w:widowControl w:val="0"/>
      <w:autoSpaceDE w:val="0"/>
      <w:autoSpaceDN w:val="0"/>
      <w:adjustRightInd w:val="0"/>
      <w:ind w:firstLine="709"/>
    </w:pPr>
    <w:rPr>
      <w:rFonts w:eastAsia="Times New Roman"/>
      <w:szCs w:val="24"/>
      <w:lang w:eastAsia="ru-RU"/>
    </w:rPr>
  </w:style>
  <w:style w:type="paragraph" w:customStyle="1" w:styleId="Style56">
    <w:name w:val="Style56"/>
    <w:basedOn w:val="a4"/>
    <w:uiPriority w:val="99"/>
    <w:rsid w:val="00C729A4"/>
    <w:pPr>
      <w:widowControl w:val="0"/>
      <w:autoSpaceDE w:val="0"/>
      <w:autoSpaceDN w:val="0"/>
      <w:adjustRightInd w:val="0"/>
      <w:ind w:firstLine="709"/>
    </w:pPr>
    <w:rPr>
      <w:rFonts w:eastAsia="Times New Roman"/>
      <w:szCs w:val="24"/>
      <w:lang w:eastAsia="ru-RU"/>
    </w:rPr>
  </w:style>
  <w:style w:type="paragraph" w:customStyle="1" w:styleId="Style40">
    <w:name w:val="Style40"/>
    <w:basedOn w:val="a4"/>
    <w:uiPriority w:val="99"/>
    <w:rsid w:val="00C729A4"/>
    <w:pPr>
      <w:widowControl w:val="0"/>
      <w:autoSpaceDE w:val="0"/>
      <w:autoSpaceDN w:val="0"/>
      <w:adjustRightInd w:val="0"/>
      <w:ind w:firstLine="709"/>
    </w:pPr>
    <w:rPr>
      <w:rFonts w:eastAsia="Times New Roman"/>
      <w:szCs w:val="24"/>
      <w:lang w:eastAsia="ru-RU"/>
    </w:rPr>
  </w:style>
  <w:style w:type="paragraph" w:customStyle="1" w:styleId="Style72">
    <w:name w:val="Style72"/>
    <w:basedOn w:val="a4"/>
    <w:uiPriority w:val="99"/>
    <w:rsid w:val="00C729A4"/>
    <w:pPr>
      <w:widowControl w:val="0"/>
      <w:autoSpaceDE w:val="0"/>
      <w:autoSpaceDN w:val="0"/>
      <w:adjustRightInd w:val="0"/>
      <w:ind w:firstLine="709"/>
    </w:pPr>
    <w:rPr>
      <w:rFonts w:eastAsia="Times New Roman"/>
      <w:szCs w:val="24"/>
      <w:lang w:eastAsia="ru-RU"/>
    </w:rPr>
  </w:style>
  <w:style w:type="character" w:customStyle="1" w:styleId="FontStyle152">
    <w:name w:val="Font Style152"/>
    <w:uiPriority w:val="99"/>
    <w:rsid w:val="00C729A4"/>
    <w:rPr>
      <w:rFonts w:ascii="Times New Roman" w:hAnsi="Times New Roman"/>
      <w:b/>
      <w:sz w:val="12"/>
    </w:rPr>
  </w:style>
  <w:style w:type="paragraph" w:customStyle="1" w:styleId="Style49">
    <w:name w:val="Style49"/>
    <w:basedOn w:val="a4"/>
    <w:uiPriority w:val="99"/>
    <w:rsid w:val="00C729A4"/>
    <w:pPr>
      <w:widowControl w:val="0"/>
      <w:autoSpaceDE w:val="0"/>
      <w:autoSpaceDN w:val="0"/>
      <w:adjustRightInd w:val="0"/>
      <w:spacing w:line="322" w:lineRule="exact"/>
      <w:ind w:firstLine="4178"/>
    </w:pPr>
    <w:rPr>
      <w:rFonts w:eastAsia="Times New Roman"/>
      <w:szCs w:val="24"/>
      <w:lang w:eastAsia="ru-RU"/>
    </w:rPr>
  </w:style>
  <w:style w:type="paragraph" w:customStyle="1" w:styleId="Style16">
    <w:name w:val="Style16"/>
    <w:basedOn w:val="a4"/>
    <w:uiPriority w:val="99"/>
    <w:rsid w:val="00C729A4"/>
    <w:pPr>
      <w:widowControl w:val="0"/>
      <w:autoSpaceDE w:val="0"/>
      <w:autoSpaceDN w:val="0"/>
      <w:adjustRightInd w:val="0"/>
      <w:ind w:firstLine="709"/>
    </w:pPr>
    <w:rPr>
      <w:rFonts w:eastAsia="Times New Roman"/>
      <w:szCs w:val="24"/>
      <w:lang w:eastAsia="ru-RU"/>
    </w:rPr>
  </w:style>
  <w:style w:type="character" w:customStyle="1" w:styleId="FontStyle111">
    <w:name w:val="Font Style111"/>
    <w:uiPriority w:val="99"/>
    <w:rsid w:val="00C729A4"/>
    <w:rPr>
      <w:rFonts w:ascii="Times New Roman" w:hAnsi="Times New Roman"/>
      <w:b/>
      <w:spacing w:val="30"/>
      <w:w w:val="10"/>
      <w:sz w:val="26"/>
    </w:rPr>
  </w:style>
  <w:style w:type="character" w:customStyle="1" w:styleId="FontStyle112">
    <w:name w:val="Font Style112"/>
    <w:uiPriority w:val="99"/>
    <w:rsid w:val="00C729A4"/>
    <w:rPr>
      <w:rFonts w:ascii="Times New Roman" w:hAnsi="Times New Roman"/>
      <w:b/>
      <w:i/>
      <w:spacing w:val="-10"/>
      <w:sz w:val="10"/>
    </w:rPr>
  </w:style>
  <w:style w:type="character" w:customStyle="1" w:styleId="FontStyle123">
    <w:name w:val="Font Style123"/>
    <w:uiPriority w:val="99"/>
    <w:rsid w:val="00C729A4"/>
    <w:rPr>
      <w:rFonts w:ascii="Times New Roman" w:hAnsi="Times New Roman"/>
      <w:i/>
      <w:sz w:val="18"/>
    </w:rPr>
  </w:style>
  <w:style w:type="paragraph" w:customStyle="1" w:styleId="Style25">
    <w:name w:val="Style25"/>
    <w:basedOn w:val="a4"/>
    <w:uiPriority w:val="99"/>
    <w:rsid w:val="00C729A4"/>
    <w:pPr>
      <w:widowControl w:val="0"/>
      <w:autoSpaceDE w:val="0"/>
      <w:autoSpaceDN w:val="0"/>
      <w:adjustRightInd w:val="0"/>
      <w:ind w:firstLine="709"/>
    </w:pPr>
    <w:rPr>
      <w:rFonts w:eastAsia="Times New Roman"/>
      <w:szCs w:val="24"/>
      <w:lang w:eastAsia="ru-RU"/>
    </w:rPr>
  </w:style>
  <w:style w:type="paragraph" w:customStyle="1" w:styleId="Style30">
    <w:name w:val="Style30"/>
    <w:basedOn w:val="a4"/>
    <w:uiPriority w:val="99"/>
    <w:rsid w:val="00C729A4"/>
    <w:pPr>
      <w:widowControl w:val="0"/>
      <w:autoSpaceDE w:val="0"/>
      <w:autoSpaceDN w:val="0"/>
      <w:adjustRightInd w:val="0"/>
      <w:ind w:firstLine="709"/>
    </w:pPr>
    <w:rPr>
      <w:rFonts w:eastAsia="Times New Roman"/>
      <w:szCs w:val="24"/>
      <w:lang w:eastAsia="ru-RU"/>
    </w:rPr>
  </w:style>
  <w:style w:type="character" w:customStyle="1" w:styleId="FontStyle117">
    <w:name w:val="Font Style117"/>
    <w:uiPriority w:val="99"/>
    <w:rsid w:val="00C729A4"/>
    <w:rPr>
      <w:rFonts w:ascii="Times New Roman" w:hAnsi="Times New Roman"/>
      <w:b/>
      <w:sz w:val="14"/>
    </w:rPr>
  </w:style>
  <w:style w:type="character" w:customStyle="1" w:styleId="FontStyle120">
    <w:name w:val="Font Style120"/>
    <w:uiPriority w:val="99"/>
    <w:rsid w:val="00C729A4"/>
    <w:rPr>
      <w:rFonts w:ascii="Times New Roman" w:hAnsi="Times New Roman"/>
      <w:b/>
      <w:sz w:val="10"/>
    </w:rPr>
  </w:style>
  <w:style w:type="character" w:customStyle="1" w:styleId="FontStyle121">
    <w:name w:val="Font Style121"/>
    <w:uiPriority w:val="99"/>
    <w:rsid w:val="00C729A4"/>
    <w:rPr>
      <w:rFonts w:ascii="Times New Roman" w:hAnsi="Times New Roman"/>
      <w:b/>
      <w:w w:val="10"/>
      <w:sz w:val="20"/>
    </w:rPr>
  </w:style>
  <w:style w:type="character" w:customStyle="1" w:styleId="FontStyle122">
    <w:name w:val="Font Style122"/>
    <w:uiPriority w:val="99"/>
    <w:rsid w:val="00C729A4"/>
    <w:rPr>
      <w:rFonts w:ascii="Times New Roman" w:hAnsi="Times New Roman"/>
      <w:b/>
      <w:i/>
      <w:spacing w:val="-10"/>
      <w:sz w:val="10"/>
    </w:rPr>
  </w:style>
  <w:style w:type="character" w:customStyle="1" w:styleId="FontStyle172">
    <w:name w:val="Font Style172"/>
    <w:uiPriority w:val="99"/>
    <w:rsid w:val="00C729A4"/>
    <w:rPr>
      <w:rFonts w:ascii="Times New Roman" w:hAnsi="Times New Roman"/>
      <w:spacing w:val="120"/>
      <w:w w:val="20"/>
      <w:sz w:val="30"/>
    </w:rPr>
  </w:style>
  <w:style w:type="paragraph" w:customStyle="1" w:styleId="Style21">
    <w:name w:val="Style21"/>
    <w:basedOn w:val="a4"/>
    <w:uiPriority w:val="99"/>
    <w:rsid w:val="00C729A4"/>
    <w:pPr>
      <w:widowControl w:val="0"/>
      <w:autoSpaceDE w:val="0"/>
      <w:autoSpaceDN w:val="0"/>
      <w:adjustRightInd w:val="0"/>
      <w:ind w:firstLine="709"/>
    </w:pPr>
    <w:rPr>
      <w:rFonts w:eastAsia="Times New Roman"/>
      <w:szCs w:val="24"/>
      <w:lang w:eastAsia="ru-RU"/>
    </w:rPr>
  </w:style>
  <w:style w:type="paragraph" w:customStyle="1" w:styleId="Style22">
    <w:name w:val="Style22"/>
    <w:basedOn w:val="a4"/>
    <w:uiPriority w:val="99"/>
    <w:rsid w:val="00C729A4"/>
    <w:pPr>
      <w:widowControl w:val="0"/>
      <w:autoSpaceDE w:val="0"/>
      <w:autoSpaceDN w:val="0"/>
      <w:adjustRightInd w:val="0"/>
      <w:ind w:firstLine="709"/>
    </w:pPr>
    <w:rPr>
      <w:rFonts w:eastAsia="Times New Roman"/>
      <w:szCs w:val="24"/>
      <w:lang w:eastAsia="ru-RU"/>
    </w:rPr>
  </w:style>
  <w:style w:type="paragraph" w:customStyle="1" w:styleId="Style27">
    <w:name w:val="Style27"/>
    <w:basedOn w:val="a4"/>
    <w:uiPriority w:val="99"/>
    <w:rsid w:val="00C729A4"/>
    <w:pPr>
      <w:widowControl w:val="0"/>
      <w:autoSpaceDE w:val="0"/>
      <w:autoSpaceDN w:val="0"/>
      <w:adjustRightInd w:val="0"/>
      <w:ind w:firstLine="709"/>
    </w:pPr>
    <w:rPr>
      <w:rFonts w:eastAsia="Times New Roman"/>
      <w:szCs w:val="24"/>
      <w:lang w:eastAsia="ru-RU"/>
    </w:rPr>
  </w:style>
  <w:style w:type="character" w:customStyle="1" w:styleId="FontStyle114">
    <w:name w:val="Font Style114"/>
    <w:uiPriority w:val="99"/>
    <w:rsid w:val="00C729A4"/>
    <w:rPr>
      <w:rFonts w:ascii="Times New Roman" w:hAnsi="Times New Roman"/>
      <w:b/>
      <w:w w:val="10"/>
      <w:sz w:val="26"/>
    </w:rPr>
  </w:style>
  <w:style w:type="character" w:customStyle="1" w:styleId="FontStyle115">
    <w:name w:val="Font Style115"/>
    <w:uiPriority w:val="99"/>
    <w:rsid w:val="00C729A4"/>
    <w:rPr>
      <w:rFonts w:ascii="Arial Narrow" w:hAnsi="Arial Narrow"/>
      <w:b/>
      <w:spacing w:val="-40"/>
      <w:sz w:val="50"/>
    </w:rPr>
  </w:style>
  <w:style w:type="character" w:customStyle="1" w:styleId="FontStyle116">
    <w:name w:val="Font Style116"/>
    <w:uiPriority w:val="99"/>
    <w:rsid w:val="00C729A4"/>
    <w:rPr>
      <w:rFonts w:ascii="Times New Roman" w:hAnsi="Times New Roman"/>
      <w:b/>
      <w:sz w:val="16"/>
    </w:rPr>
  </w:style>
  <w:style w:type="character" w:customStyle="1" w:styleId="FontStyle118">
    <w:name w:val="Font Style118"/>
    <w:uiPriority w:val="99"/>
    <w:rsid w:val="00C729A4"/>
    <w:rPr>
      <w:rFonts w:ascii="Times New Roman" w:hAnsi="Times New Roman"/>
      <w:b/>
      <w:sz w:val="8"/>
    </w:rPr>
  </w:style>
  <w:style w:type="character" w:customStyle="1" w:styleId="FontStyle119">
    <w:name w:val="Font Style119"/>
    <w:uiPriority w:val="99"/>
    <w:rsid w:val="00C729A4"/>
    <w:rPr>
      <w:rFonts w:ascii="Bookman Old Style" w:hAnsi="Bookman Old Style"/>
      <w:b/>
      <w:i/>
      <w:sz w:val="10"/>
    </w:rPr>
  </w:style>
  <w:style w:type="character" w:customStyle="1" w:styleId="FontStyle177">
    <w:name w:val="Font Style177"/>
    <w:uiPriority w:val="99"/>
    <w:rsid w:val="00C729A4"/>
    <w:rPr>
      <w:rFonts w:ascii="Times New Roman" w:hAnsi="Times New Roman"/>
      <w:b/>
      <w:i/>
      <w:sz w:val="14"/>
    </w:rPr>
  </w:style>
  <w:style w:type="paragraph" w:customStyle="1" w:styleId="Style68">
    <w:name w:val="Style68"/>
    <w:basedOn w:val="a4"/>
    <w:uiPriority w:val="99"/>
    <w:rsid w:val="00C729A4"/>
    <w:pPr>
      <w:widowControl w:val="0"/>
      <w:autoSpaceDE w:val="0"/>
      <w:autoSpaceDN w:val="0"/>
      <w:adjustRightInd w:val="0"/>
      <w:ind w:firstLine="709"/>
    </w:pPr>
    <w:rPr>
      <w:rFonts w:eastAsia="Times New Roman"/>
      <w:szCs w:val="24"/>
      <w:lang w:eastAsia="ru-RU"/>
    </w:rPr>
  </w:style>
  <w:style w:type="paragraph" w:customStyle="1" w:styleId="Style69">
    <w:name w:val="Style69"/>
    <w:basedOn w:val="a4"/>
    <w:uiPriority w:val="99"/>
    <w:rsid w:val="00C729A4"/>
    <w:pPr>
      <w:widowControl w:val="0"/>
      <w:autoSpaceDE w:val="0"/>
      <w:autoSpaceDN w:val="0"/>
      <w:adjustRightInd w:val="0"/>
      <w:spacing w:line="91" w:lineRule="exact"/>
      <w:ind w:firstLine="709"/>
      <w:jc w:val="right"/>
    </w:pPr>
    <w:rPr>
      <w:rFonts w:eastAsia="Times New Roman"/>
      <w:szCs w:val="24"/>
      <w:lang w:eastAsia="ru-RU"/>
    </w:rPr>
  </w:style>
  <w:style w:type="paragraph" w:customStyle="1" w:styleId="Style73">
    <w:name w:val="Style73"/>
    <w:basedOn w:val="a4"/>
    <w:uiPriority w:val="99"/>
    <w:rsid w:val="00C729A4"/>
    <w:pPr>
      <w:widowControl w:val="0"/>
      <w:autoSpaceDE w:val="0"/>
      <w:autoSpaceDN w:val="0"/>
      <w:adjustRightInd w:val="0"/>
      <w:ind w:firstLine="709"/>
    </w:pPr>
    <w:rPr>
      <w:rFonts w:eastAsia="Times New Roman"/>
      <w:szCs w:val="24"/>
      <w:lang w:eastAsia="ru-RU"/>
    </w:rPr>
  </w:style>
  <w:style w:type="character" w:customStyle="1" w:styleId="FontStyle130">
    <w:name w:val="Font Style130"/>
    <w:uiPriority w:val="99"/>
    <w:rsid w:val="00C729A4"/>
    <w:rPr>
      <w:rFonts w:ascii="Times New Roman" w:hAnsi="Times New Roman"/>
      <w:b/>
      <w:w w:val="10"/>
      <w:sz w:val="14"/>
    </w:rPr>
  </w:style>
  <w:style w:type="paragraph" w:customStyle="1" w:styleId="Style85">
    <w:name w:val="Style85"/>
    <w:basedOn w:val="a4"/>
    <w:uiPriority w:val="99"/>
    <w:rsid w:val="00C729A4"/>
    <w:pPr>
      <w:widowControl w:val="0"/>
      <w:autoSpaceDE w:val="0"/>
      <w:autoSpaceDN w:val="0"/>
      <w:adjustRightInd w:val="0"/>
      <w:ind w:firstLine="709"/>
    </w:pPr>
    <w:rPr>
      <w:rFonts w:eastAsia="Times New Roman"/>
      <w:szCs w:val="24"/>
      <w:lang w:eastAsia="ru-RU"/>
    </w:rPr>
  </w:style>
  <w:style w:type="character" w:customStyle="1" w:styleId="FontStyle131">
    <w:name w:val="Font Style131"/>
    <w:uiPriority w:val="99"/>
    <w:rsid w:val="00C729A4"/>
    <w:rPr>
      <w:rFonts w:ascii="Lucida Sans Unicode" w:hAnsi="Lucida Sans Unicode"/>
      <w:sz w:val="24"/>
    </w:rPr>
  </w:style>
  <w:style w:type="character" w:customStyle="1" w:styleId="FontStyle132">
    <w:name w:val="Font Style132"/>
    <w:uiPriority w:val="99"/>
    <w:rsid w:val="00C729A4"/>
    <w:rPr>
      <w:rFonts w:ascii="Times New Roman" w:hAnsi="Times New Roman"/>
      <w:b/>
      <w:w w:val="10"/>
      <w:sz w:val="14"/>
    </w:rPr>
  </w:style>
  <w:style w:type="character" w:customStyle="1" w:styleId="FontStyle134">
    <w:name w:val="Font Style134"/>
    <w:uiPriority w:val="99"/>
    <w:rsid w:val="00C729A4"/>
    <w:rPr>
      <w:rFonts w:ascii="Book Antiqua" w:hAnsi="Book Antiqua"/>
      <w:sz w:val="20"/>
    </w:rPr>
  </w:style>
  <w:style w:type="character" w:customStyle="1" w:styleId="FontStyle179">
    <w:name w:val="Font Style179"/>
    <w:uiPriority w:val="99"/>
    <w:rsid w:val="00C729A4"/>
    <w:rPr>
      <w:rFonts w:ascii="Times New Roman" w:hAnsi="Times New Roman"/>
      <w:smallCaps/>
      <w:spacing w:val="10"/>
      <w:sz w:val="8"/>
    </w:rPr>
  </w:style>
  <w:style w:type="paragraph" w:customStyle="1" w:styleId="Style52">
    <w:name w:val="Style52"/>
    <w:basedOn w:val="a4"/>
    <w:uiPriority w:val="99"/>
    <w:rsid w:val="00C729A4"/>
    <w:pPr>
      <w:widowControl w:val="0"/>
      <w:autoSpaceDE w:val="0"/>
      <w:autoSpaceDN w:val="0"/>
      <w:adjustRightInd w:val="0"/>
      <w:ind w:firstLine="709"/>
    </w:pPr>
    <w:rPr>
      <w:rFonts w:eastAsia="Times New Roman"/>
      <w:szCs w:val="24"/>
      <w:lang w:eastAsia="ru-RU"/>
    </w:rPr>
  </w:style>
  <w:style w:type="paragraph" w:customStyle="1" w:styleId="Style45">
    <w:name w:val="Style45"/>
    <w:basedOn w:val="a4"/>
    <w:uiPriority w:val="99"/>
    <w:rsid w:val="00C729A4"/>
    <w:pPr>
      <w:widowControl w:val="0"/>
      <w:autoSpaceDE w:val="0"/>
      <w:autoSpaceDN w:val="0"/>
      <w:adjustRightInd w:val="0"/>
      <w:ind w:firstLine="709"/>
    </w:pPr>
    <w:rPr>
      <w:rFonts w:eastAsia="Times New Roman"/>
      <w:szCs w:val="24"/>
      <w:lang w:eastAsia="ru-RU"/>
    </w:rPr>
  </w:style>
  <w:style w:type="character" w:customStyle="1" w:styleId="FontStyle150">
    <w:name w:val="Font Style150"/>
    <w:uiPriority w:val="99"/>
    <w:rsid w:val="00C729A4"/>
    <w:rPr>
      <w:rFonts w:ascii="Lucida Sans Unicode" w:hAnsi="Lucida Sans Unicode"/>
      <w:b/>
      <w:i/>
      <w:sz w:val="8"/>
    </w:rPr>
  </w:style>
  <w:style w:type="paragraph" w:customStyle="1" w:styleId="Style98">
    <w:name w:val="Style98"/>
    <w:basedOn w:val="a4"/>
    <w:uiPriority w:val="99"/>
    <w:rsid w:val="00C729A4"/>
    <w:pPr>
      <w:widowControl w:val="0"/>
      <w:autoSpaceDE w:val="0"/>
      <w:autoSpaceDN w:val="0"/>
      <w:adjustRightInd w:val="0"/>
      <w:ind w:firstLine="709"/>
    </w:pPr>
    <w:rPr>
      <w:rFonts w:eastAsia="Times New Roman"/>
      <w:szCs w:val="24"/>
      <w:lang w:eastAsia="ru-RU"/>
    </w:rPr>
  </w:style>
  <w:style w:type="character" w:customStyle="1" w:styleId="FontStyle145">
    <w:name w:val="Font Style145"/>
    <w:uiPriority w:val="99"/>
    <w:rsid w:val="00C729A4"/>
    <w:rPr>
      <w:rFonts w:ascii="Times New Roman" w:hAnsi="Times New Roman"/>
      <w:spacing w:val="10"/>
      <w:sz w:val="10"/>
    </w:rPr>
  </w:style>
  <w:style w:type="paragraph" w:customStyle="1" w:styleId="Style89">
    <w:name w:val="Style89"/>
    <w:basedOn w:val="a4"/>
    <w:uiPriority w:val="99"/>
    <w:rsid w:val="00C729A4"/>
    <w:pPr>
      <w:widowControl w:val="0"/>
      <w:autoSpaceDE w:val="0"/>
      <w:autoSpaceDN w:val="0"/>
      <w:adjustRightInd w:val="0"/>
      <w:spacing w:line="218" w:lineRule="exact"/>
      <w:ind w:hanging="2686"/>
    </w:pPr>
    <w:rPr>
      <w:rFonts w:eastAsia="Times New Roman"/>
      <w:szCs w:val="24"/>
      <w:lang w:eastAsia="ru-RU"/>
    </w:rPr>
  </w:style>
  <w:style w:type="paragraph" w:customStyle="1" w:styleId="Style37">
    <w:name w:val="Style37"/>
    <w:basedOn w:val="a4"/>
    <w:uiPriority w:val="99"/>
    <w:rsid w:val="00C729A4"/>
    <w:pPr>
      <w:widowControl w:val="0"/>
      <w:autoSpaceDE w:val="0"/>
      <w:autoSpaceDN w:val="0"/>
      <w:adjustRightInd w:val="0"/>
      <w:ind w:firstLine="709"/>
    </w:pPr>
    <w:rPr>
      <w:rFonts w:eastAsia="Times New Roman"/>
      <w:szCs w:val="24"/>
      <w:lang w:eastAsia="ru-RU"/>
    </w:rPr>
  </w:style>
  <w:style w:type="character" w:customStyle="1" w:styleId="FontStyle147">
    <w:name w:val="Font Style147"/>
    <w:uiPriority w:val="99"/>
    <w:rsid w:val="00C729A4"/>
    <w:rPr>
      <w:rFonts w:ascii="Book Antiqua" w:hAnsi="Book Antiqua"/>
      <w:sz w:val="18"/>
    </w:rPr>
  </w:style>
  <w:style w:type="character" w:customStyle="1" w:styleId="FontStyle148">
    <w:name w:val="Font Style148"/>
    <w:uiPriority w:val="99"/>
    <w:rsid w:val="00C729A4"/>
    <w:rPr>
      <w:rFonts w:ascii="Times New Roman" w:hAnsi="Times New Roman"/>
      <w:spacing w:val="40"/>
      <w:sz w:val="12"/>
    </w:rPr>
  </w:style>
  <w:style w:type="character" w:customStyle="1" w:styleId="FontStyle149">
    <w:name w:val="Font Style149"/>
    <w:uiPriority w:val="99"/>
    <w:rsid w:val="00C729A4"/>
    <w:rPr>
      <w:rFonts w:ascii="Courier New" w:hAnsi="Courier New"/>
      <w:b/>
      <w:i/>
      <w:spacing w:val="-10"/>
      <w:sz w:val="10"/>
    </w:rPr>
  </w:style>
  <w:style w:type="paragraph" w:customStyle="1" w:styleId="Style19">
    <w:name w:val="Style19"/>
    <w:basedOn w:val="a4"/>
    <w:uiPriority w:val="99"/>
    <w:rsid w:val="00C729A4"/>
    <w:pPr>
      <w:widowControl w:val="0"/>
      <w:autoSpaceDE w:val="0"/>
      <w:autoSpaceDN w:val="0"/>
      <w:adjustRightInd w:val="0"/>
      <w:ind w:firstLine="709"/>
    </w:pPr>
    <w:rPr>
      <w:rFonts w:eastAsia="Times New Roman"/>
      <w:szCs w:val="24"/>
      <w:lang w:eastAsia="ru-RU"/>
    </w:rPr>
  </w:style>
  <w:style w:type="paragraph" w:customStyle="1" w:styleId="Style33">
    <w:name w:val="Style33"/>
    <w:basedOn w:val="a4"/>
    <w:uiPriority w:val="99"/>
    <w:rsid w:val="00C729A4"/>
    <w:pPr>
      <w:widowControl w:val="0"/>
      <w:autoSpaceDE w:val="0"/>
      <w:autoSpaceDN w:val="0"/>
      <w:adjustRightInd w:val="0"/>
      <w:ind w:firstLine="709"/>
    </w:pPr>
    <w:rPr>
      <w:rFonts w:eastAsia="Times New Roman"/>
      <w:szCs w:val="24"/>
      <w:lang w:eastAsia="ru-RU"/>
    </w:rPr>
  </w:style>
  <w:style w:type="paragraph" w:customStyle="1" w:styleId="Style35">
    <w:name w:val="Style35"/>
    <w:basedOn w:val="a4"/>
    <w:uiPriority w:val="99"/>
    <w:rsid w:val="00C729A4"/>
    <w:pPr>
      <w:widowControl w:val="0"/>
      <w:autoSpaceDE w:val="0"/>
      <w:autoSpaceDN w:val="0"/>
      <w:adjustRightInd w:val="0"/>
      <w:ind w:firstLine="709"/>
    </w:pPr>
    <w:rPr>
      <w:rFonts w:eastAsia="Times New Roman"/>
      <w:szCs w:val="24"/>
      <w:lang w:eastAsia="ru-RU"/>
    </w:rPr>
  </w:style>
  <w:style w:type="paragraph" w:customStyle="1" w:styleId="Style36">
    <w:name w:val="Style36"/>
    <w:basedOn w:val="a4"/>
    <w:uiPriority w:val="99"/>
    <w:rsid w:val="00C729A4"/>
    <w:pPr>
      <w:widowControl w:val="0"/>
      <w:autoSpaceDE w:val="0"/>
      <w:autoSpaceDN w:val="0"/>
      <w:adjustRightInd w:val="0"/>
      <w:ind w:firstLine="709"/>
    </w:pPr>
    <w:rPr>
      <w:rFonts w:eastAsia="Times New Roman"/>
      <w:szCs w:val="24"/>
      <w:lang w:eastAsia="ru-RU"/>
    </w:rPr>
  </w:style>
  <w:style w:type="paragraph" w:customStyle="1" w:styleId="Style39">
    <w:name w:val="Style39"/>
    <w:basedOn w:val="a4"/>
    <w:uiPriority w:val="99"/>
    <w:rsid w:val="00C729A4"/>
    <w:pPr>
      <w:widowControl w:val="0"/>
      <w:autoSpaceDE w:val="0"/>
      <w:autoSpaceDN w:val="0"/>
      <w:adjustRightInd w:val="0"/>
      <w:ind w:firstLine="709"/>
    </w:pPr>
    <w:rPr>
      <w:rFonts w:eastAsia="Times New Roman"/>
      <w:szCs w:val="24"/>
      <w:lang w:eastAsia="ru-RU"/>
    </w:rPr>
  </w:style>
  <w:style w:type="paragraph" w:customStyle="1" w:styleId="Style41">
    <w:name w:val="Style41"/>
    <w:basedOn w:val="a4"/>
    <w:uiPriority w:val="99"/>
    <w:rsid w:val="00C729A4"/>
    <w:pPr>
      <w:widowControl w:val="0"/>
      <w:autoSpaceDE w:val="0"/>
      <w:autoSpaceDN w:val="0"/>
      <w:adjustRightInd w:val="0"/>
      <w:ind w:firstLine="709"/>
    </w:pPr>
    <w:rPr>
      <w:rFonts w:eastAsia="Times New Roman"/>
      <w:szCs w:val="24"/>
      <w:lang w:eastAsia="ru-RU"/>
    </w:rPr>
  </w:style>
  <w:style w:type="paragraph" w:customStyle="1" w:styleId="Style50">
    <w:name w:val="Style50"/>
    <w:basedOn w:val="a4"/>
    <w:uiPriority w:val="99"/>
    <w:rsid w:val="00C729A4"/>
    <w:pPr>
      <w:widowControl w:val="0"/>
      <w:autoSpaceDE w:val="0"/>
      <w:autoSpaceDN w:val="0"/>
      <w:adjustRightInd w:val="0"/>
      <w:ind w:firstLine="709"/>
    </w:pPr>
    <w:rPr>
      <w:rFonts w:eastAsia="Times New Roman"/>
      <w:szCs w:val="24"/>
      <w:lang w:eastAsia="ru-RU"/>
    </w:rPr>
  </w:style>
  <w:style w:type="paragraph" w:customStyle="1" w:styleId="Style51">
    <w:name w:val="Style51"/>
    <w:basedOn w:val="a4"/>
    <w:uiPriority w:val="99"/>
    <w:rsid w:val="00C729A4"/>
    <w:pPr>
      <w:widowControl w:val="0"/>
      <w:autoSpaceDE w:val="0"/>
      <w:autoSpaceDN w:val="0"/>
      <w:adjustRightInd w:val="0"/>
      <w:ind w:firstLine="709"/>
    </w:pPr>
    <w:rPr>
      <w:rFonts w:eastAsia="Times New Roman"/>
      <w:szCs w:val="24"/>
      <w:lang w:eastAsia="ru-RU"/>
    </w:rPr>
  </w:style>
  <w:style w:type="paragraph" w:customStyle="1" w:styleId="Style53">
    <w:name w:val="Style53"/>
    <w:basedOn w:val="a4"/>
    <w:uiPriority w:val="99"/>
    <w:rsid w:val="00C729A4"/>
    <w:pPr>
      <w:widowControl w:val="0"/>
      <w:autoSpaceDE w:val="0"/>
      <w:autoSpaceDN w:val="0"/>
      <w:adjustRightInd w:val="0"/>
      <w:ind w:firstLine="709"/>
    </w:pPr>
    <w:rPr>
      <w:rFonts w:eastAsia="Times New Roman"/>
      <w:szCs w:val="24"/>
      <w:lang w:eastAsia="ru-RU"/>
    </w:rPr>
  </w:style>
  <w:style w:type="paragraph" w:customStyle="1" w:styleId="Style65">
    <w:name w:val="Style65"/>
    <w:basedOn w:val="a4"/>
    <w:uiPriority w:val="99"/>
    <w:rsid w:val="00C729A4"/>
    <w:pPr>
      <w:widowControl w:val="0"/>
      <w:autoSpaceDE w:val="0"/>
      <w:autoSpaceDN w:val="0"/>
      <w:adjustRightInd w:val="0"/>
      <w:ind w:firstLine="709"/>
    </w:pPr>
    <w:rPr>
      <w:rFonts w:eastAsia="Times New Roman"/>
      <w:szCs w:val="24"/>
      <w:lang w:eastAsia="ru-RU"/>
    </w:rPr>
  </w:style>
  <w:style w:type="paragraph" w:customStyle="1" w:styleId="Style80">
    <w:name w:val="Style80"/>
    <w:basedOn w:val="a4"/>
    <w:uiPriority w:val="99"/>
    <w:rsid w:val="00C729A4"/>
    <w:pPr>
      <w:widowControl w:val="0"/>
      <w:autoSpaceDE w:val="0"/>
      <w:autoSpaceDN w:val="0"/>
      <w:adjustRightInd w:val="0"/>
      <w:ind w:firstLine="709"/>
    </w:pPr>
    <w:rPr>
      <w:rFonts w:eastAsia="Times New Roman"/>
      <w:szCs w:val="24"/>
      <w:lang w:eastAsia="ru-RU"/>
    </w:rPr>
  </w:style>
  <w:style w:type="paragraph" w:customStyle="1" w:styleId="Style83">
    <w:name w:val="Style83"/>
    <w:basedOn w:val="a4"/>
    <w:uiPriority w:val="99"/>
    <w:rsid w:val="00C729A4"/>
    <w:pPr>
      <w:widowControl w:val="0"/>
      <w:autoSpaceDE w:val="0"/>
      <w:autoSpaceDN w:val="0"/>
      <w:adjustRightInd w:val="0"/>
      <w:ind w:firstLine="709"/>
    </w:pPr>
    <w:rPr>
      <w:rFonts w:eastAsia="Times New Roman"/>
      <w:szCs w:val="24"/>
      <w:lang w:eastAsia="ru-RU"/>
    </w:rPr>
  </w:style>
  <w:style w:type="paragraph" w:customStyle="1" w:styleId="Style90">
    <w:name w:val="Style90"/>
    <w:basedOn w:val="a4"/>
    <w:uiPriority w:val="99"/>
    <w:rsid w:val="00C729A4"/>
    <w:pPr>
      <w:widowControl w:val="0"/>
      <w:autoSpaceDE w:val="0"/>
      <w:autoSpaceDN w:val="0"/>
      <w:adjustRightInd w:val="0"/>
      <w:ind w:firstLine="709"/>
    </w:pPr>
    <w:rPr>
      <w:rFonts w:eastAsia="Times New Roman"/>
      <w:szCs w:val="24"/>
      <w:lang w:eastAsia="ru-RU"/>
    </w:rPr>
  </w:style>
  <w:style w:type="paragraph" w:customStyle="1" w:styleId="Style101">
    <w:name w:val="Style101"/>
    <w:basedOn w:val="a4"/>
    <w:uiPriority w:val="99"/>
    <w:rsid w:val="00C729A4"/>
    <w:pPr>
      <w:widowControl w:val="0"/>
      <w:autoSpaceDE w:val="0"/>
      <w:autoSpaceDN w:val="0"/>
      <w:adjustRightInd w:val="0"/>
      <w:ind w:firstLine="709"/>
    </w:pPr>
    <w:rPr>
      <w:rFonts w:eastAsia="Times New Roman"/>
      <w:szCs w:val="24"/>
      <w:lang w:eastAsia="ru-RU"/>
    </w:rPr>
  </w:style>
  <w:style w:type="character" w:customStyle="1" w:styleId="FontStyle153">
    <w:name w:val="Font Style153"/>
    <w:uiPriority w:val="99"/>
    <w:rsid w:val="00C729A4"/>
    <w:rPr>
      <w:rFonts w:ascii="Lucida Sans Unicode" w:hAnsi="Lucida Sans Unicode"/>
      <w:sz w:val="32"/>
    </w:rPr>
  </w:style>
  <w:style w:type="character" w:customStyle="1" w:styleId="FontStyle154">
    <w:name w:val="Font Style154"/>
    <w:uiPriority w:val="99"/>
    <w:rsid w:val="00C729A4"/>
    <w:rPr>
      <w:rFonts w:ascii="Lucida Sans Unicode" w:hAnsi="Lucida Sans Unicode"/>
      <w:sz w:val="32"/>
    </w:rPr>
  </w:style>
  <w:style w:type="character" w:customStyle="1" w:styleId="FontStyle155">
    <w:name w:val="Font Style155"/>
    <w:uiPriority w:val="99"/>
    <w:rsid w:val="00C729A4"/>
    <w:rPr>
      <w:rFonts w:ascii="Times New Roman" w:hAnsi="Times New Roman"/>
      <w:sz w:val="20"/>
    </w:rPr>
  </w:style>
  <w:style w:type="character" w:customStyle="1" w:styleId="FontStyle156">
    <w:name w:val="Font Style156"/>
    <w:uiPriority w:val="99"/>
    <w:rsid w:val="00C729A4"/>
    <w:rPr>
      <w:rFonts w:ascii="Arial Narrow" w:hAnsi="Arial Narrow"/>
      <w:b/>
      <w:sz w:val="18"/>
    </w:rPr>
  </w:style>
  <w:style w:type="character" w:customStyle="1" w:styleId="FontStyle157">
    <w:name w:val="Font Style157"/>
    <w:uiPriority w:val="99"/>
    <w:rsid w:val="00C729A4"/>
    <w:rPr>
      <w:rFonts w:ascii="Times New Roman" w:hAnsi="Times New Roman"/>
      <w:sz w:val="16"/>
    </w:rPr>
  </w:style>
  <w:style w:type="character" w:customStyle="1" w:styleId="FontStyle158">
    <w:name w:val="Font Style158"/>
    <w:uiPriority w:val="99"/>
    <w:rsid w:val="00C729A4"/>
    <w:rPr>
      <w:rFonts w:ascii="Times New Roman" w:hAnsi="Times New Roman"/>
      <w:sz w:val="20"/>
    </w:rPr>
  </w:style>
  <w:style w:type="character" w:customStyle="1" w:styleId="FontStyle159">
    <w:name w:val="Font Style159"/>
    <w:uiPriority w:val="99"/>
    <w:rsid w:val="00C729A4"/>
    <w:rPr>
      <w:rFonts w:ascii="Times New Roman" w:hAnsi="Times New Roman"/>
      <w:w w:val="40"/>
      <w:sz w:val="32"/>
    </w:rPr>
  </w:style>
  <w:style w:type="character" w:customStyle="1" w:styleId="FontStyle160">
    <w:name w:val="Font Style160"/>
    <w:uiPriority w:val="99"/>
    <w:rsid w:val="00C729A4"/>
    <w:rPr>
      <w:rFonts w:ascii="Times New Roman" w:hAnsi="Times New Roman"/>
      <w:sz w:val="20"/>
    </w:rPr>
  </w:style>
  <w:style w:type="character" w:customStyle="1" w:styleId="FontStyle161">
    <w:name w:val="Font Style161"/>
    <w:uiPriority w:val="99"/>
    <w:rsid w:val="00C729A4"/>
    <w:rPr>
      <w:rFonts w:ascii="Lucida Sans Unicode" w:hAnsi="Lucida Sans Unicode"/>
      <w:sz w:val="32"/>
    </w:rPr>
  </w:style>
  <w:style w:type="character" w:customStyle="1" w:styleId="FontStyle162">
    <w:name w:val="Font Style162"/>
    <w:uiPriority w:val="99"/>
    <w:rsid w:val="00C729A4"/>
    <w:rPr>
      <w:rFonts w:ascii="Times New Roman" w:hAnsi="Times New Roman"/>
      <w:sz w:val="20"/>
    </w:rPr>
  </w:style>
  <w:style w:type="character" w:customStyle="1" w:styleId="FontStyle163">
    <w:name w:val="Font Style163"/>
    <w:uiPriority w:val="99"/>
    <w:rsid w:val="00C729A4"/>
    <w:rPr>
      <w:rFonts w:ascii="Times New Roman" w:hAnsi="Times New Roman"/>
      <w:sz w:val="20"/>
    </w:rPr>
  </w:style>
  <w:style w:type="character" w:customStyle="1" w:styleId="FontStyle164">
    <w:name w:val="Font Style164"/>
    <w:uiPriority w:val="99"/>
    <w:rsid w:val="00C729A4"/>
    <w:rPr>
      <w:rFonts w:ascii="Times New Roman" w:hAnsi="Times New Roman"/>
      <w:sz w:val="16"/>
    </w:rPr>
  </w:style>
  <w:style w:type="paragraph" w:customStyle="1" w:styleId="Style24">
    <w:name w:val="Style24"/>
    <w:basedOn w:val="a4"/>
    <w:uiPriority w:val="99"/>
    <w:rsid w:val="00C729A4"/>
    <w:pPr>
      <w:widowControl w:val="0"/>
      <w:autoSpaceDE w:val="0"/>
      <w:autoSpaceDN w:val="0"/>
      <w:adjustRightInd w:val="0"/>
      <w:ind w:firstLine="709"/>
    </w:pPr>
    <w:rPr>
      <w:rFonts w:eastAsia="Times New Roman"/>
      <w:szCs w:val="24"/>
      <w:lang w:eastAsia="ru-RU"/>
    </w:rPr>
  </w:style>
  <w:style w:type="character" w:customStyle="1" w:styleId="FontStyle165">
    <w:name w:val="Font Style165"/>
    <w:uiPriority w:val="99"/>
    <w:rsid w:val="00C729A4"/>
    <w:rPr>
      <w:rFonts w:ascii="Times New Roman" w:hAnsi="Times New Roman"/>
      <w:b/>
      <w:i/>
      <w:sz w:val="18"/>
    </w:rPr>
  </w:style>
  <w:style w:type="paragraph" w:customStyle="1" w:styleId="Style31">
    <w:name w:val="Style31"/>
    <w:basedOn w:val="a4"/>
    <w:uiPriority w:val="99"/>
    <w:rsid w:val="00C729A4"/>
    <w:pPr>
      <w:widowControl w:val="0"/>
      <w:autoSpaceDE w:val="0"/>
      <w:autoSpaceDN w:val="0"/>
      <w:adjustRightInd w:val="0"/>
      <w:spacing w:line="235" w:lineRule="exact"/>
      <w:ind w:hanging="984"/>
    </w:pPr>
    <w:rPr>
      <w:rFonts w:eastAsia="Times New Roman"/>
      <w:szCs w:val="24"/>
      <w:lang w:eastAsia="ru-RU"/>
    </w:rPr>
  </w:style>
  <w:style w:type="paragraph" w:customStyle="1" w:styleId="Style34">
    <w:name w:val="Style34"/>
    <w:basedOn w:val="a4"/>
    <w:uiPriority w:val="99"/>
    <w:rsid w:val="00C729A4"/>
    <w:pPr>
      <w:widowControl w:val="0"/>
      <w:autoSpaceDE w:val="0"/>
      <w:autoSpaceDN w:val="0"/>
      <w:adjustRightInd w:val="0"/>
      <w:spacing w:line="266" w:lineRule="exact"/>
      <w:ind w:firstLine="403"/>
    </w:pPr>
    <w:rPr>
      <w:rFonts w:eastAsia="Times New Roman"/>
      <w:szCs w:val="24"/>
      <w:lang w:eastAsia="ru-RU"/>
    </w:rPr>
  </w:style>
  <w:style w:type="paragraph" w:customStyle="1" w:styleId="Style23">
    <w:name w:val="Style23"/>
    <w:basedOn w:val="a4"/>
    <w:uiPriority w:val="99"/>
    <w:rsid w:val="00C729A4"/>
    <w:pPr>
      <w:widowControl w:val="0"/>
      <w:autoSpaceDE w:val="0"/>
      <w:autoSpaceDN w:val="0"/>
      <w:adjustRightInd w:val="0"/>
      <w:ind w:firstLine="709"/>
    </w:pPr>
    <w:rPr>
      <w:rFonts w:eastAsia="Times New Roman"/>
      <w:szCs w:val="24"/>
      <w:lang w:eastAsia="ru-RU"/>
    </w:rPr>
  </w:style>
  <w:style w:type="paragraph" w:customStyle="1" w:styleId="Style91">
    <w:name w:val="Style91"/>
    <w:basedOn w:val="a4"/>
    <w:uiPriority w:val="99"/>
    <w:rsid w:val="00C729A4"/>
    <w:pPr>
      <w:widowControl w:val="0"/>
      <w:autoSpaceDE w:val="0"/>
      <w:autoSpaceDN w:val="0"/>
      <w:adjustRightInd w:val="0"/>
      <w:ind w:firstLine="709"/>
    </w:pPr>
    <w:rPr>
      <w:rFonts w:eastAsia="Times New Roman"/>
      <w:szCs w:val="24"/>
      <w:lang w:eastAsia="ru-RU"/>
    </w:rPr>
  </w:style>
  <w:style w:type="character" w:customStyle="1" w:styleId="FontStyle166">
    <w:name w:val="Font Style166"/>
    <w:uiPriority w:val="99"/>
    <w:rsid w:val="00C729A4"/>
    <w:rPr>
      <w:rFonts w:ascii="Times New Roman" w:hAnsi="Times New Roman"/>
      <w:b/>
      <w:i/>
      <w:sz w:val="8"/>
    </w:rPr>
  </w:style>
  <w:style w:type="character" w:customStyle="1" w:styleId="FontStyle167">
    <w:name w:val="Font Style167"/>
    <w:uiPriority w:val="99"/>
    <w:rsid w:val="00C729A4"/>
    <w:rPr>
      <w:rFonts w:ascii="Sylfaen" w:hAnsi="Sylfaen"/>
      <w:b/>
      <w:i/>
      <w:sz w:val="8"/>
    </w:rPr>
  </w:style>
  <w:style w:type="character" w:customStyle="1" w:styleId="FontStyle168">
    <w:name w:val="Font Style168"/>
    <w:uiPriority w:val="99"/>
    <w:rsid w:val="00C729A4"/>
    <w:rPr>
      <w:rFonts w:ascii="Times New Roman" w:hAnsi="Times New Roman"/>
      <w:b/>
      <w:w w:val="200"/>
      <w:sz w:val="8"/>
    </w:rPr>
  </w:style>
  <w:style w:type="paragraph" w:customStyle="1" w:styleId="Style29">
    <w:name w:val="Style29"/>
    <w:basedOn w:val="a4"/>
    <w:uiPriority w:val="99"/>
    <w:rsid w:val="00C729A4"/>
    <w:pPr>
      <w:widowControl w:val="0"/>
      <w:autoSpaceDE w:val="0"/>
      <w:autoSpaceDN w:val="0"/>
      <w:adjustRightInd w:val="0"/>
      <w:ind w:firstLine="709"/>
    </w:pPr>
    <w:rPr>
      <w:rFonts w:eastAsia="Times New Roman"/>
      <w:szCs w:val="24"/>
      <w:lang w:eastAsia="ru-RU"/>
    </w:rPr>
  </w:style>
  <w:style w:type="paragraph" w:customStyle="1" w:styleId="Style48">
    <w:name w:val="Style48"/>
    <w:basedOn w:val="a4"/>
    <w:uiPriority w:val="99"/>
    <w:rsid w:val="00C729A4"/>
    <w:pPr>
      <w:widowControl w:val="0"/>
      <w:autoSpaceDE w:val="0"/>
      <w:autoSpaceDN w:val="0"/>
      <w:adjustRightInd w:val="0"/>
      <w:ind w:firstLine="709"/>
    </w:pPr>
    <w:rPr>
      <w:rFonts w:eastAsia="Times New Roman"/>
      <w:szCs w:val="24"/>
      <w:lang w:eastAsia="ru-RU"/>
    </w:rPr>
  </w:style>
  <w:style w:type="paragraph" w:customStyle="1" w:styleId="Style77">
    <w:name w:val="Style77"/>
    <w:basedOn w:val="a4"/>
    <w:uiPriority w:val="99"/>
    <w:rsid w:val="00C729A4"/>
    <w:pPr>
      <w:widowControl w:val="0"/>
      <w:autoSpaceDE w:val="0"/>
      <w:autoSpaceDN w:val="0"/>
      <w:adjustRightInd w:val="0"/>
      <w:ind w:firstLine="709"/>
    </w:pPr>
    <w:rPr>
      <w:rFonts w:eastAsia="Times New Roman"/>
      <w:szCs w:val="24"/>
      <w:lang w:eastAsia="ru-RU"/>
    </w:rPr>
  </w:style>
  <w:style w:type="character" w:customStyle="1" w:styleId="FontStyle169">
    <w:name w:val="Font Style169"/>
    <w:uiPriority w:val="99"/>
    <w:rsid w:val="00C729A4"/>
    <w:rPr>
      <w:rFonts w:ascii="Franklin Gothic Medium" w:hAnsi="Franklin Gothic Medium"/>
      <w:b/>
      <w:spacing w:val="-50"/>
      <w:sz w:val="56"/>
    </w:rPr>
  </w:style>
  <w:style w:type="character" w:customStyle="1" w:styleId="FontStyle171">
    <w:name w:val="Font Style171"/>
    <w:uiPriority w:val="99"/>
    <w:rsid w:val="00C729A4"/>
    <w:rPr>
      <w:rFonts w:ascii="Times New Roman" w:hAnsi="Times New Roman"/>
      <w:b/>
      <w:sz w:val="16"/>
    </w:rPr>
  </w:style>
  <w:style w:type="paragraph" w:customStyle="1" w:styleId="Style92">
    <w:name w:val="Style92"/>
    <w:basedOn w:val="a4"/>
    <w:uiPriority w:val="99"/>
    <w:rsid w:val="00C729A4"/>
    <w:pPr>
      <w:widowControl w:val="0"/>
      <w:autoSpaceDE w:val="0"/>
      <w:autoSpaceDN w:val="0"/>
      <w:adjustRightInd w:val="0"/>
      <w:spacing w:line="244" w:lineRule="exact"/>
      <w:ind w:firstLine="709"/>
      <w:jc w:val="right"/>
    </w:pPr>
    <w:rPr>
      <w:rFonts w:eastAsia="Times New Roman"/>
      <w:szCs w:val="24"/>
      <w:lang w:eastAsia="ru-RU"/>
    </w:rPr>
  </w:style>
  <w:style w:type="paragraph" w:customStyle="1" w:styleId="Style44">
    <w:name w:val="Style44"/>
    <w:basedOn w:val="a4"/>
    <w:uiPriority w:val="99"/>
    <w:rsid w:val="00C729A4"/>
    <w:pPr>
      <w:widowControl w:val="0"/>
      <w:autoSpaceDE w:val="0"/>
      <w:autoSpaceDN w:val="0"/>
      <w:adjustRightInd w:val="0"/>
      <w:ind w:firstLine="709"/>
    </w:pPr>
    <w:rPr>
      <w:rFonts w:eastAsia="Times New Roman"/>
      <w:szCs w:val="24"/>
      <w:lang w:eastAsia="ru-RU"/>
    </w:rPr>
  </w:style>
  <w:style w:type="paragraph" w:customStyle="1" w:styleId="Style47">
    <w:name w:val="Style47"/>
    <w:basedOn w:val="a4"/>
    <w:uiPriority w:val="99"/>
    <w:rsid w:val="00C729A4"/>
    <w:pPr>
      <w:widowControl w:val="0"/>
      <w:autoSpaceDE w:val="0"/>
      <w:autoSpaceDN w:val="0"/>
      <w:adjustRightInd w:val="0"/>
      <w:ind w:firstLine="709"/>
    </w:pPr>
    <w:rPr>
      <w:rFonts w:eastAsia="Times New Roman"/>
      <w:szCs w:val="24"/>
      <w:lang w:eastAsia="ru-RU"/>
    </w:rPr>
  </w:style>
  <w:style w:type="paragraph" w:customStyle="1" w:styleId="Style81">
    <w:name w:val="Style81"/>
    <w:basedOn w:val="a4"/>
    <w:uiPriority w:val="99"/>
    <w:rsid w:val="00C729A4"/>
    <w:pPr>
      <w:widowControl w:val="0"/>
      <w:autoSpaceDE w:val="0"/>
      <w:autoSpaceDN w:val="0"/>
      <w:adjustRightInd w:val="0"/>
      <w:spacing w:line="146" w:lineRule="exact"/>
      <w:ind w:hanging="46"/>
    </w:pPr>
    <w:rPr>
      <w:rFonts w:eastAsia="Times New Roman"/>
      <w:szCs w:val="24"/>
      <w:lang w:eastAsia="ru-RU"/>
    </w:rPr>
  </w:style>
  <w:style w:type="paragraph" w:customStyle="1" w:styleId="Style97">
    <w:name w:val="Style97"/>
    <w:basedOn w:val="a4"/>
    <w:uiPriority w:val="99"/>
    <w:rsid w:val="00C729A4"/>
    <w:pPr>
      <w:widowControl w:val="0"/>
      <w:autoSpaceDE w:val="0"/>
      <w:autoSpaceDN w:val="0"/>
      <w:adjustRightInd w:val="0"/>
      <w:ind w:firstLine="709"/>
    </w:pPr>
    <w:rPr>
      <w:rFonts w:eastAsia="Times New Roman"/>
      <w:szCs w:val="24"/>
      <w:lang w:eastAsia="ru-RU"/>
    </w:rPr>
  </w:style>
  <w:style w:type="character" w:customStyle="1" w:styleId="FontStyle174">
    <w:name w:val="Font Style174"/>
    <w:uiPriority w:val="99"/>
    <w:rsid w:val="00C729A4"/>
    <w:rPr>
      <w:rFonts w:ascii="Times New Roman" w:hAnsi="Times New Roman"/>
      <w:b/>
      <w:sz w:val="104"/>
    </w:rPr>
  </w:style>
  <w:style w:type="character" w:customStyle="1" w:styleId="FontStyle175">
    <w:name w:val="Font Style175"/>
    <w:uiPriority w:val="99"/>
    <w:rsid w:val="00C729A4"/>
    <w:rPr>
      <w:rFonts w:ascii="Times New Roman" w:hAnsi="Times New Roman"/>
      <w:b/>
      <w:sz w:val="10"/>
    </w:rPr>
  </w:style>
  <w:style w:type="character" w:customStyle="1" w:styleId="FontStyle176">
    <w:name w:val="Font Style176"/>
    <w:uiPriority w:val="99"/>
    <w:rsid w:val="00C729A4"/>
    <w:rPr>
      <w:rFonts w:ascii="Consolas" w:hAnsi="Consolas"/>
      <w:b/>
      <w:sz w:val="72"/>
    </w:rPr>
  </w:style>
  <w:style w:type="paragraph" w:customStyle="1" w:styleId="Style102">
    <w:name w:val="Style102"/>
    <w:basedOn w:val="a4"/>
    <w:uiPriority w:val="99"/>
    <w:rsid w:val="00C729A4"/>
    <w:pPr>
      <w:widowControl w:val="0"/>
      <w:autoSpaceDE w:val="0"/>
      <w:autoSpaceDN w:val="0"/>
      <w:adjustRightInd w:val="0"/>
      <w:ind w:firstLine="709"/>
    </w:pPr>
    <w:rPr>
      <w:rFonts w:eastAsia="Times New Roman"/>
      <w:szCs w:val="24"/>
      <w:lang w:eastAsia="ru-RU"/>
    </w:rPr>
  </w:style>
  <w:style w:type="character" w:customStyle="1" w:styleId="FontStyle173">
    <w:name w:val="Font Style173"/>
    <w:uiPriority w:val="99"/>
    <w:rsid w:val="00C729A4"/>
    <w:rPr>
      <w:rFonts w:ascii="Times New Roman" w:hAnsi="Times New Roman"/>
      <w:sz w:val="24"/>
    </w:rPr>
  </w:style>
  <w:style w:type="paragraph" w:customStyle="1" w:styleId="afffff4">
    <w:name w:val="Обычный (таблица)"/>
    <w:basedOn w:val="a4"/>
    <w:rsid w:val="00C729A4"/>
    <w:pPr>
      <w:ind w:firstLine="709"/>
    </w:pPr>
    <w:rPr>
      <w:rFonts w:ascii="Arial" w:eastAsia="Times New Roman" w:hAnsi="Arial" w:cs="Arial"/>
      <w:szCs w:val="24"/>
      <w:lang w:eastAsia="ru-RU"/>
    </w:rPr>
  </w:style>
  <w:style w:type="paragraph" w:customStyle="1" w:styleId="1f9">
    <w:name w:val="Заголовок 1 (без№)"/>
    <w:basedOn w:val="1"/>
    <w:link w:val="1fa"/>
    <w:rsid w:val="00C729A4"/>
    <w:pPr>
      <w:tabs>
        <w:tab w:val="left" w:pos="0"/>
      </w:tabs>
      <w:spacing w:after="240" w:line="360" w:lineRule="auto"/>
      <w:ind w:left="720" w:right="567" w:firstLine="709"/>
      <w:jc w:val="left"/>
    </w:pPr>
    <w:rPr>
      <w:rFonts w:ascii="Arial" w:hAnsi="Arial"/>
      <w:caps w:val="0"/>
      <w:sz w:val="28"/>
    </w:rPr>
  </w:style>
  <w:style w:type="character" w:customStyle="1" w:styleId="1fa">
    <w:name w:val="Заголовок 1 (без№) Знак"/>
    <w:link w:val="1f9"/>
    <w:locked/>
    <w:rsid w:val="00C729A4"/>
    <w:rPr>
      <w:rFonts w:ascii="Arial" w:eastAsia="Times New Roman" w:hAnsi="Arial"/>
      <w:b/>
      <w:bCs/>
      <w:sz w:val="28"/>
      <w:szCs w:val="28"/>
    </w:rPr>
  </w:style>
  <w:style w:type="paragraph" w:styleId="afffff5">
    <w:name w:val="table of figures"/>
    <w:basedOn w:val="a4"/>
    <w:next w:val="a4"/>
    <w:uiPriority w:val="99"/>
    <w:unhideWhenUsed/>
    <w:rsid w:val="00C729A4"/>
    <w:rPr>
      <w:rFonts w:ascii="Calibri" w:eastAsia="Times New Roman" w:hAnsi="Calibri"/>
      <w:sz w:val="22"/>
      <w:lang w:eastAsia="ru-RU"/>
    </w:rPr>
  </w:style>
  <w:style w:type="paragraph" w:styleId="afffff6">
    <w:name w:val="endnote text"/>
    <w:basedOn w:val="a4"/>
    <w:link w:val="afffff7"/>
    <w:uiPriority w:val="99"/>
    <w:semiHidden/>
    <w:unhideWhenUsed/>
    <w:rsid w:val="00C729A4"/>
    <w:rPr>
      <w:rFonts w:ascii="Calibri" w:eastAsia="Times New Roman" w:hAnsi="Calibri"/>
      <w:sz w:val="20"/>
      <w:szCs w:val="20"/>
    </w:rPr>
  </w:style>
  <w:style w:type="character" w:customStyle="1" w:styleId="afffff7">
    <w:name w:val="Текст концевой сноски Знак"/>
    <w:link w:val="afffff6"/>
    <w:uiPriority w:val="99"/>
    <w:semiHidden/>
    <w:rsid w:val="00C729A4"/>
    <w:rPr>
      <w:rFonts w:eastAsia="Times New Roman"/>
    </w:rPr>
  </w:style>
  <w:style w:type="character" w:styleId="afffff8">
    <w:name w:val="endnote reference"/>
    <w:uiPriority w:val="99"/>
    <w:semiHidden/>
    <w:unhideWhenUsed/>
    <w:rsid w:val="00C729A4"/>
    <w:rPr>
      <w:vertAlign w:val="superscript"/>
    </w:rPr>
  </w:style>
  <w:style w:type="character" w:customStyle="1" w:styleId="ed">
    <w:name w:val="ed"/>
    <w:basedOn w:val="a5"/>
    <w:rsid w:val="00631856"/>
  </w:style>
  <w:style w:type="character" w:customStyle="1" w:styleId="mark">
    <w:name w:val="mark"/>
    <w:basedOn w:val="a5"/>
    <w:rsid w:val="00A14618"/>
  </w:style>
  <w:style w:type="paragraph" w:customStyle="1" w:styleId="ConsCell">
    <w:name w:val="ConsCell"/>
    <w:uiPriority w:val="99"/>
    <w:rsid w:val="007D377F"/>
    <w:pPr>
      <w:widowControl w:val="0"/>
      <w:autoSpaceDE w:val="0"/>
      <w:autoSpaceDN w:val="0"/>
      <w:adjustRightInd w:val="0"/>
      <w:ind w:right="19772"/>
    </w:pPr>
    <w:rPr>
      <w:rFonts w:ascii="Arial" w:eastAsia="Times New Roman" w:hAnsi="Arial" w:cs="Arial"/>
    </w:rPr>
  </w:style>
  <w:style w:type="character" w:customStyle="1" w:styleId="blk">
    <w:name w:val="blk"/>
    <w:rsid w:val="00FD6194"/>
  </w:style>
  <w:style w:type="character" w:customStyle="1" w:styleId="413">
    <w:name w:val="Заголовок 4 Знак1"/>
    <w:aliases w:val="Таб Знак1"/>
    <w:uiPriority w:val="9"/>
    <w:semiHidden/>
    <w:rsid w:val="000D4AF5"/>
    <w:rPr>
      <w:rFonts w:ascii="Cambria" w:eastAsia="Times New Roman" w:hAnsi="Cambria" w:cs="Times New Roman"/>
      <w:b/>
      <w:bCs/>
      <w:i/>
      <w:iCs/>
      <w:color w:val="4F81BD"/>
      <w:sz w:val="26"/>
      <w:szCs w:val="22"/>
    </w:rPr>
  </w:style>
  <w:style w:type="character" w:customStyle="1" w:styleId="611">
    <w:name w:val="Заголовок 6 Знак1"/>
    <w:aliases w:val="Заголовок таб. Знак1"/>
    <w:uiPriority w:val="9"/>
    <w:semiHidden/>
    <w:rsid w:val="000D4AF5"/>
    <w:rPr>
      <w:rFonts w:ascii="Cambria" w:eastAsia="Times New Roman" w:hAnsi="Cambria" w:cs="Times New Roman"/>
      <w:i/>
      <w:iCs/>
      <w:color w:val="243F60"/>
      <w:sz w:val="26"/>
      <w:szCs w:val="22"/>
    </w:rPr>
  </w:style>
  <w:style w:type="character" w:customStyle="1" w:styleId="1fb">
    <w:name w:val="Название Знак1"/>
    <w:aliases w:val="Рис. Знак1"/>
    <w:uiPriority w:val="10"/>
    <w:rsid w:val="000D4AF5"/>
    <w:rPr>
      <w:rFonts w:ascii="Cambria" w:eastAsia="Times New Roman" w:hAnsi="Cambria" w:cs="Times New Roman"/>
      <w:color w:val="17365D"/>
      <w:spacing w:val="5"/>
      <w:kern w:val="28"/>
      <w:sz w:val="52"/>
      <w:szCs w:val="52"/>
      <w:lang w:eastAsia="en-US"/>
    </w:rPr>
  </w:style>
  <w:style w:type="character" w:customStyle="1" w:styleId="afffff9">
    <w:name w:val="Подзаголовок Знак"/>
    <w:aliases w:val="Таб. нал. Знак,_Таблица Знак"/>
    <w:link w:val="afffffa"/>
    <w:locked/>
    <w:rsid w:val="000D4AF5"/>
    <w:rPr>
      <w:rFonts w:ascii="Times New Roman" w:eastAsia="Times New Roman" w:hAnsi="Times New Roman"/>
      <w:sz w:val="26"/>
      <w:szCs w:val="24"/>
    </w:rPr>
  </w:style>
  <w:style w:type="paragraph" w:styleId="afffffa">
    <w:name w:val="Subtitle"/>
    <w:aliases w:val="Таб. нал.,_Таблица"/>
    <w:basedOn w:val="a4"/>
    <w:next w:val="a4"/>
    <w:link w:val="afffff9"/>
    <w:qFormat/>
    <w:rsid w:val="000D4AF5"/>
    <w:pPr>
      <w:spacing w:before="240" w:after="120"/>
      <w:ind w:firstLine="709"/>
      <w:jc w:val="center"/>
    </w:pPr>
    <w:rPr>
      <w:rFonts w:eastAsia="Times New Roman"/>
      <w:sz w:val="26"/>
      <w:szCs w:val="24"/>
      <w:lang w:eastAsia="ru-RU"/>
    </w:rPr>
  </w:style>
  <w:style w:type="character" w:customStyle="1" w:styleId="1fc">
    <w:name w:val="Подзаголовок Знак1"/>
    <w:aliases w:val="Таб. нал. Знак1"/>
    <w:uiPriority w:val="11"/>
    <w:rsid w:val="000D4AF5"/>
    <w:rPr>
      <w:rFonts w:ascii="Cambria" w:eastAsia="Times New Roman" w:hAnsi="Cambria" w:cs="Times New Roman"/>
      <w:sz w:val="24"/>
      <w:szCs w:val="24"/>
      <w:lang w:eastAsia="en-US"/>
    </w:rPr>
  </w:style>
  <w:style w:type="character" w:customStyle="1" w:styleId="afffffb">
    <w:name w:val="Текст Знак"/>
    <w:aliases w:val="Знак7 Знак"/>
    <w:link w:val="afffffc"/>
    <w:semiHidden/>
    <w:locked/>
    <w:rsid w:val="000D4AF5"/>
    <w:rPr>
      <w:rFonts w:ascii="Times New Roman" w:eastAsia="SimSun" w:hAnsi="Times New Roman"/>
      <w:sz w:val="28"/>
    </w:rPr>
  </w:style>
  <w:style w:type="paragraph" w:styleId="afffffc">
    <w:name w:val="Plain Text"/>
    <w:aliases w:val="Знак7"/>
    <w:basedOn w:val="a4"/>
    <w:link w:val="afffffb"/>
    <w:semiHidden/>
    <w:unhideWhenUsed/>
    <w:rsid w:val="000D4AF5"/>
    <w:pPr>
      <w:tabs>
        <w:tab w:val="left" w:pos="1701"/>
      </w:tabs>
      <w:spacing w:before="80" w:line="252" w:lineRule="auto"/>
      <w:ind w:firstLine="852"/>
    </w:pPr>
    <w:rPr>
      <w:rFonts w:eastAsia="SimSun"/>
      <w:sz w:val="28"/>
      <w:szCs w:val="20"/>
      <w:lang w:eastAsia="ru-RU"/>
    </w:rPr>
  </w:style>
  <w:style w:type="character" w:customStyle="1" w:styleId="1fd">
    <w:name w:val="Текст Знак1"/>
    <w:aliases w:val="Знак7 Знак1"/>
    <w:semiHidden/>
    <w:rsid w:val="000D4AF5"/>
    <w:rPr>
      <w:rFonts w:ascii="Courier New" w:hAnsi="Courier New" w:cs="Courier New"/>
      <w:lang w:eastAsia="en-US"/>
    </w:rPr>
  </w:style>
  <w:style w:type="character" w:customStyle="1" w:styleId="afffffd">
    <w:name w:val="Абзац Знак"/>
    <w:link w:val="afffffe"/>
    <w:uiPriority w:val="99"/>
    <w:locked/>
    <w:rsid w:val="000D4AF5"/>
    <w:rPr>
      <w:rFonts w:ascii="Times New Roman" w:eastAsia="Times New Roman" w:hAnsi="Times New Roman"/>
      <w:sz w:val="24"/>
      <w:szCs w:val="24"/>
    </w:rPr>
  </w:style>
  <w:style w:type="paragraph" w:customStyle="1" w:styleId="afffffe">
    <w:name w:val="Абзац"/>
    <w:link w:val="afffffd"/>
    <w:uiPriority w:val="99"/>
    <w:rsid w:val="000D4AF5"/>
    <w:pPr>
      <w:spacing w:before="120" w:after="60"/>
      <w:ind w:firstLine="567"/>
      <w:jc w:val="both"/>
    </w:pPr>
    <w:rPr>
      <w:rFonts w:ascii="Times New Roman" w:eastAsia="Times New Roman" w:hAnsi="Times New Roman"/>
      <w:sz w:val="24"/>
      <w:szCs w:val="24"/>
    </w:rPr>
  </w:style>
  <w:style w:type="paragraph" w:customStyle="1" w:styleId="PzOglav">
    <w:name w:val="PzOglav"/>
    <w:basedOn w:val="a4"/>
    <w:uiPriority w:val="99"/>
    <w:rsid w:val="000D4AF5"/>
    <w:pPr>
      <w:tabs>
        <w:tab w:val="left" w:leader="dot" w:pos="8505"/>
      </w:tabs>
      <w:spacing w:before="240" w:after="120"/>
      <w:ind w:firstLine="567"/>
    </w:pPr>
    <w:rPr>
      <w:rFonts w:ascii="Arial" w:eastAsia="Times New Roman" w:hAnsi="Arial" w:cs="Arial"/>
      <w:sz w:val="20"/>
      <w:szCs w:val="20"/>
    </w:rPr>
  </w:style>
  <w:style w:type="paragraph" w:customStyle="1" w:styleId="Heading">
    <w:name w:val="Heading"/>
    <w:uiPriority w:val="99"/>
    <w:rsid w:val="000D4AF5"/>
    <w:pPr>
      <w:widowControl w:val="0"/>
      <w:suppressAutoHyphens/>
      <w:autoSpaceDE w:val="0"/>
      <w:spacing w:before="240" w:after="120"/>
      <w:jc w:val="right"/>
    </w:pPr>
    <w:rPr>
      <w:rFonts w:ascii="Times New Roman" w:eastAsia="Arial" w:hAnsi="Times New Roman" w:cs="Calibri"/>
      <w:b/>
      <w:bCs/>
      <w:sz w:val="28"/>
      <w:szCs w:val="28"/>
      <w:lang w:eastAsia="ar-SA"/>
    </w:rPr>
  </w:style>
  <w:style w:type="paragraph" w:customStyle="1" w:styleId="142">
    <w:name w:val="Обычный + 14 пт"/>
    <w:aliases w:val="По ширине,Первая строка:  1,25 см,Справа:  -0,02 см"/>
    <w:basedOn w:val="a4"/>
    <w:uiPriority w:val="99"/>
    <w:rsid w:val="000D4AF5"/>
    <w:pPr>
      <w:ind w:right="-10" w:firstLine="708"/>
    </w:pPr>
    <w:rPr>
      <w:rFonts w:eastAsia="Times New Roman"/>
      <w:sz w:val="28"/>
      <w:szCs w:val="28"/>
      <w:lang w:eastAsia="ru-RU"/>
    </w:rPr>
  </w:style>
  <w:style w:type="paragraph" w:customStyle="1" w:styleId="affffff">
    <w:name w:val="текст табл"/>
    <w:basedOn w:val="a4"/>
    <w:uiPriority w:val="99"/>
    <w:rsid w:val="000D4AF5"/>
    <w:pPr>
      <w:keepNext/>
      <w:keepLines/>
      <w:suppressLineNumbers/>
      <w:tabs>
        <w:tab w:val="left" w:leader="dot" w:pos="9356"/>
      </w:tabs>
      <w:suppressAutoHyphens/>
      <w:spacing w:before="60" w:after="60"/>
    </w:pPr>
    <w:rPr>
      <w:rFonts w:eastAsia="Times New Roman"/>
      <w:szCs w:val="24"/>
      <w:lang w:eastAsia="ru-RU"/>
    </w:rPr>
  </w:style>
  <w:style w:type="paragraph" w:customStyle="1" w:styleId="133">
    <w:name w:val="Обычный 13 Знак3"/>
    <w:basedOn w:val="a4"/>
    <w:autoRedefine/>
    <w:uiPriority w:val="99"/>
    <w:rsid w:val="000D4AF5"/>
    <w:pPr>
      <w:keepNext/>
      <w:keepLines/>
      <w:suppressLineNumbers/>
      <w:tabs>
        <w:tab w:val="left" w:leader="dot" w:pos="9356"/>
      </w:tabs>
      <w:suppressAutoHyphens/>
      <w:spacing w:before="60" w:line="360" w:lineRule="auto"/>
      <w:ind w:firstLine="567"/>
    </w:pPr>
    <w:rPr>
      <w:rFonts w:eastAsia="Times New Roman"/>
      <w:sz w:val="26"/>
      <w:szCs w:val="26"/>
      <w:lang w:eastAsia="ru-RU"/>
    </w:rPr>
  </w:style>
  <w:style w:type="paragraph" w:customStyle="1" w:styleId="TableParagraph">
    <w:name w:val="Table Paragraph"/>
    <w:basedOn w:val="a4"/>
    <w:uiPriority w:val="1"/>
    <w:qFormat/>
    <w:rsid w:val="000D4AF5"/>
    <w:pPr>
      <w:widowControl w:val="0"/>
    </w:pPr>
    <w:rPr>
      <w:rFonts w:ascii="Calibri" w:hAnsi="Calibri"/>
      <w:sz w:val="22"/>
      <w:lang w:val="en-US"/>
    </w:rPr>
  </w:style>
  <w:style w:type="character" w:styleId="affffff0">
    <w:name w:val="Subtle Reference"/>
    <w:uiPriority w:val="31"/>
    <w:qFormat/>
    <w:rsid w:val="000D4AF5"/>
    <w:rPr>
      <w:rFonts w:ascii="Times New Roman" w:hAnsi="Times New Roman" w:cs="Times New Roman" w:hint="default"/>
      <w:strike w:val="0"/>
      <w:dstrike w:val="0"/>
      <w:color w:val="auto"/>
      <w:sz w:val="24"/>
      <w:u w:val="none"/>
      <w:effect w:val="none"/>
      <w:bdr w:val="none" w:sz="0" w:space="0" w:color="auto" w:frame="1"/>
      <w:vertAlign w:val="baseline"/>
    </w:rPr>
  </w:style>
  <w:style w:type="table" w:customStyle="1" w:styleId="TableNormal">
    <w:name w:val="Table Normal"/>
    <w:uiPriority w:val="2"/>
    <w:semiHidden/>
    <w:qFormat/>
    <w:rsid w:val="000D4AF5"/>
    <w:pPr>
      <w:widowControl w:val="0"/>
    </w:pPr>
    <w:rPr>
      <w:sz w:val="22"/>
      <w:szCs w:val="22"/>
      <w:lang w:val="en-US" w:eastAsia="en-US"/>
    </w:rPr>
    <w:tblPr>
      <w:tblCellMar>
        <w:top w:w="0" w:type="dxa"/>
        <w:left w:w="0" w:type="dxa"/>
        <w:bottom w:w="0" w:type="dxa"/>
        <w:right w:w="0" w:type="dxa"/>
      </w:tblCellMar>
    </w:tblPr>
  </w:style>
  <w:style w:type="paragraph" w:customStyle="1" w:styleId="S">
    <w:name w:val="S_Обычный жирный"/>
    <w:basedOn w:val="a4"/>
    <w:link w:val="S0"/>
    <w:uiPriority w:val="99"/>
    <w:qFormat/>
    <w:rsid w:val="00663763"/>
    <w:pPr>
      <w:ind w:firstLine="709"/>
    </w:pPr>
    <w:rPr>
      <w:rFonts w:eastAsia="Times New Roman"/>
      <w:sz w:val="28"/>
      <w:szCs w:val="24"/>
      <w:lang w:eastAsia="ru-RU"/>
    </w:rPr>
  </w:style>
  <w:style w:type="character" w:customStyle="1" w:styleId="S0">
    <w:name w:val="S_Обычный жирный Знак"/>
    <w:link w:val="S"/>
    <w:uiPriority w:val="99"/>
    <w:rsid w:val="00663763"/>
    <w:rPr>
      <w:rFonts w:ascii="Times New Roman" w:eastAsia="Times New Roman" w:hAnsi="Times New Roman"/>
      <w:sz w:val="28"/>
      <w:szCs w:val="24"/>
    </w:rPr>
  </w:style>
  <w:style w:type="paragraph" w:customStyle="1" w:styleId="s1">
    <w:name w:val="s_1"/>
    <w:basedOn w:val="a4"/>
    <w:rsid w:val="0009215B"/>
    <w:pPr>
      <w:spacing w:before="100" w:beforeAutospacing="1" w:after="100" w:afterAutospacing="1"/>
    </w:pPr>
    <w:rPr>
      <w:rFonts w:eastAsia="Times New Roman"/>
      <w:szCs w:val="24"/>
      <w:lang w:eastAsia="ru-RU"/>
    </w:rPr>
  </w:style>
  <w:style w:type="paragraph" w:customStyle="1" w:styleId="affffff1">
    <w:name w:val="ТИ_текст абзаца"/>
    <w:basedOn w:val="a4"/>
    <w:qFormat/>
    <w:rsid w:val="00E41FF2"/>
    <w:pPr>
      <w:tabs>
        <w:tab w:val="left" w:pos="1418"/>
      </w:tabs>
      <w:ind w:firstLine="709"/>
    </w:pPr>
    <w:rPr>
      <w:bCs/>
      <w:sz w:val="28"/>
      <w:szCs w:val="28"/>
      <w:lang w:eastAsia="ru-RU"/>
    </w:rPr>
  </w:style>
  <w:style w:type="paragraph" w:customStyle="1" w:styleId="affffff2">
    <w:name w:val="ТИ_табл_текст"/>
    <w:basedOn w:val="a4"/>
    <w:qFormat/>
    <w:rsid w:val="00CF3923"/>
    <w:pPr>
      <w:jc w:val="center"/>
    </w:pPr>
    <w:rPr>
      <w:rFonts w:ascii="Arial Narrow" w:eastAsia="Times New Roman" w:hAnsi="Arial Narrow"/>
      <w:color w:val="000000"/>
      <w:sz w:val="22"/>
    </w:rPr>
  </w:style>
  <w:style w:type="paragraph" w:customStyle="1" w:styleId="a2">
    <w:name w:val="ТИ_список маркированный"/>
    <w:basedOn w:val="affffff1"/>
    <w:qFormat/>
    <w:rsid w:val="004B32ED"/>
    <w:pPr>
      <w:numPr>
        <w:numId w:val="9"/>
      </w:numPr>
      <w:tabs>
        <w:tab w:val="clear" w:pos="1418"/>
      </w:tabs>
      <w:spacing w:before="120" w:after="120"/>
      <w:ind w:left="720"/>
      <w:contextualSpacing/>
    </w:pPr>
    <w:rPr>
      <w:snapToGrid w:val="0"/>
    </w:rPr>
  </w:style>
  <w:style w:type="character" w:customStyle="1" w:styleId="searchresult">
    <w:name w:val="search_result"/>
    <w:rsid w:val="0069339D"/>
  </w:style>
  <w:style w:type="paragraph" w:customStyle="1" w:styleId="affffff3">
    <w:name w:val="АРисун"/>
    <w:basedOn w:val="aff9"/>
    <w:link w:val="affffff4"/>
    <w:qFormat/>
    <w:rsid w:val="00113850"/>
    <w:pPr>
      <w:spacing w:after="240"/>
      <w:ind w:firstLine="567"/>
      <w:jc w:val="center"/>
    </w:pPr>
    <w:rPr>
      <w:i/>
      <w:szCs w:val="24"/>
    </w:rPr>
  </w:style>
  <w:style w:type="character" w:customStyle="1" w:styleId="affffff4">
    <w:name w:val="АРисун Знак"/>
    <w:link w:val="affffff3"/>
    <w:rsid w:val="00113850"/>
    <w:rPr>
      <w:rFonts w:ascii="Times New Roman" w:eastAsia="Microsoft YaHei" w:hAnsi="Times New Roman"/>
      <w:bCs/>
      <w:i/>
      <w:spacing w:val="-5"/>
      <w:sz w:val="24"/>
      <w:szCs w:val="24"/>
      <w:lang w:eastAsia="en-US"/>
    </w:rPr>
  </w:style>
  <w:style w:type="character" w:customStyle="1" w:styleId="nowrap">
    <w:name w:val="nowrap"/>
    <w:rsid w:val="00872E0B"/>
  </w:style>
  <w:style w:type="character" w:customStyle="1" w:styleId="ListParagraph10">
    <w:name w:val="List Paragraph1 Знак"/>
    <w:link w:val="ListParagraph1"/>
    <w:rsid w:val="00085163"/>
    <w:rPr>
      <w:rFonts w:eastAsia="Times New Roman"/>
      <w:sz w:val="22"/>
      <w:szCs w:val="22"/>
      <w:lang w:val="en-US"/>
    </w:rPr>
  </w:style>
  <w:style w:type="paragraph" w:customStyle="1" w:styleId="xl219">
    <w:name w:val="xl219"/>
    <w:basedOn w:val="a4"/>
    <w:rsid w:val="0056696F"/>
    <w:pPr>
      <w:pBdr>
        <w:left w:val="single" w:sz="8" w:space="0" w:color="000000"/>
        <w:bottom w:val="single" w:sz="8" w:space="0" w:color="000000"/>
        <w:right w:val="single" w:sz="8" w:space="0" w:color="000000"/>
      </w:pBdr>
      <w:spacing w:before="100" w:beforeAutospacing="1" w:after="100" w:afterAutospacing="1"/>
      <w:textAlignment w:val="center"/>
    </w:pPr>
    <w:rPr>
      <w:rFonts w:eastAsia="Times New Roman"/>
      <w:sz w:val="20"/>
      <w:szCs w:val="20"/>
      <w:lang w:eastAsia="ru-RU"/>
    </w:rPr>
  </w:style>
  <w:style w:type="paragraph" w:customStyle="1" w:styleId="xl220">
    <w:name w:val="xl220"/>
    <w:basedOn w:val="a4"/>
    <w:rsid w:val="0056696F"/>
    <w:pPr>
      <w:spacing w:before="100" w:beforeAutospacing="1" w:after="100" w:afterAutospacing="1"/>
      <w:jc w:val="left"/>
    </w:pPr>
    <w:rPr>
      <w:rFonts w:eastAsia="Times New Roman"/>
      <w:b/>
      <w:bCs/>
      <w:szCs w:val="24"/>
      <w:lang w:eastAsia="ru-RU"/>
    </w:rPr>
  </w:style>
  <w:style w:type="paragraph" w:customStyle="1" w:styleId="pc">
    <w:name w:val="pc"/>
    <w:basedOn w:val="a4"/>
    <w:rsid w:val="00454207"/>
    <w:pPr>
      <w:spacing w:before="100" w:beforeAutospacing="1" w:after="100" w:afterAutospacing="1"/>
    </w:pPr>
    <w:rPr>
      <w:rFonts w:eastAsia="Times New Roman"/>
      <w:szCs w:val="24"/>
      <w:lang w:eastAsia="ru-RU"/>
    </w:rPr>
  </w:style>
  <w:style w:type="table" w:customStyle="1" w:styleId="710">
    <w:name w:val="Сетка таблицы71"/>
    <w:basedOn w:val="a6"/>
    <w:next w:val="af7"/>
    <w:uiPriority w:val="59"/>
    <w:rsid w:val="00454207"/>
    <w:rPr>
      <w:rFonts w:ascii="Times New Roman" w:eastAsia="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f5">
    <w:name w:val="Без интервала2"/>
    <w:rsid w:val="006B660B"/>
    <w:rPr>
      <w:rFonts w:ascii="Times New Roman" w:eastAsia="Times New Roman" w:hAnsi="Times New Roman"/>
      <w:sz w:val="24"/>
      <w:szCs w:val="24"/>
    </w:rPr>
  </w:style>
  <w:style w:type="table" w:customStyle="1" w:styleId="400">
    <w:name w:val="Сетка таблицы40"/>
    <w:basedOn w:val="a6"/>
    <w:next w:val="af7"/>
    <w:rsid w:val="009962EB"/>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00">
    <w:name w:val="Сетка таблицы60"/>
    <w:basedOn w:val="a6"/>
    <w:next w:val="1112"/>
    <w:rsid w:val="009962EB"/>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Таблица ОРГРЭС111"/>
    <w:basedOn w:val="a6"/>
    <w:next w:val="af7"/>
    <w:uiPriority w:val="59"/>
    <w:rsid w:val="009962EB"/>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Таблица ОРГРЭС11"/>
    <w:basedOn w:val="a6"/>
    <w:next w:val="af7"/>
    <w:uiPriority w:val="59"/>
    <w:rsid w:val="009962EB"/>
    <w:rPr>
      <w:rFonts w:eastAsia="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Сетка таблицы418"/>
    <w:basedOn w:val="a6"/>
    <w:next w:val="af7"/>
    <w:rsid w:val="009962EB"/>
    <w:pPr>
      <w:jc w:val="both"/>
    </w:pPr>
    <w:rPr>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50">
    <w:name w:val="Сетка таблицы65"/>
    <w:basedOn w:val="a6"/>
    <w:next w:val="af7"/>
    <w:uiPriority w:val="39"/>
    <w:rsid w:val="009962EB"/>
    <w:rPr>
      <w:rFonts w:eastAsia="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Сетка таблицы416"/>
    <w:basedOn w:val="a6"/>
    <w:next w:val="1112"/>
    <w:rsid w:val="009962EB"/>
    <w:pPr>
      <w:jc w:val="both"/>
    </w:pPr>
    <w:rPr>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3a">
    <w:name w:val="Без интервала3"/>
    <w:basedOn w:val="a4"/>
    <w:uiPriority w:val="1"/>
    <w:qFormat/>
    <w:rsid w:val="00213A8B"/>
    <w:pPr>
      <w:jc w:val="left"/>
    </w:pPr>
    <w:rPr>
      <w:rFonts w:eastAsia="Times New Roman"/>
      <w:szCs w:val="20"/>
      <w:lang w:eastAsia="ru-RU"/>
    </w:rPr>
  </w:style>
  <w:style w:type="table" w:customStyle="1" w:styleId="153">
    <w:name w:val="Таблица ОРГРЭС153"/>
    <w:basedOn w:val="a6"/>
    <w:next w:val="af7"/>
    <w:uiPriority w:val="59"/>
    <w:rsid w:val="00213A8B"/>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2">
    <w:name w:val="1 / 1.1 / 1.1.12"/>
    <w:basedOn w:val="a7"/>
    <w:next w:val="111111"/>
    <w:uiPriority w:val="99"/>
    <w:semiHidden/>
    <w:unhideWhenUsed/>
    <w:rsid w:val="004E4FD0"/>
    <w:pPr>
      <w:numPr>
        <w:numId w:val="10"/>
      </w:numPr>
    </w:pPr>
  </w:style>
  <w:style w:type="character" w:customStyle="1" w:styleId="295pt">
    <w:name w:val="Основной текст (2) + 9;5 pt;Полужирный"/>
    <w:rsid w:val="00BA6CB9"/>
    <w:rPr>
      <w:rFonts w:ascii="Times New Roman" w:eastAsia="Times New Roman" w:hAnsi="Times New Roman" w:cs="Times New Roman"/>
      <w:b/>
      <w:bCs/>
      <w:i w:val="0"/>
      <w:iCs w:val="0"/>
      <w:smallCaps w:val="0"/>
      <w:strike w:val="0"/>
      <w:color w:val="000000"/>
      <w:spacing w:val="0"/>
      <w:w w:val="100"/>
      <w:position w:val="0"/>
      <w:sz w:val="19"/>
      <w:szCs w:val="19"/>
      <w:u w:val="none"/>
      <w:lang w:val="ru-RU" w:eastAsia="ru-RU" w:bidi="ru-RU"/>
    </w:rPr>
  </w:style>
  <w:style w:type="table" w:customStyle="1" w:styleId="TableNormal1">
    <w:name w:val="Table Normal1"/>
    <w:uiPriority w:val="2"/>
    <w:semiHidden/>
    <w:qFormat/>
    <w:rsid w:val="00CC3685"/>
    <w:pPr>
      <w:widowControl w:val="0"/>
      <w:autoSpaceDE w:val="0"/>
      <w:autoSpaceDN w:val="0"/>
    </w:pPr>
    <w:rPr>
      <w:sz w:val="22"/>
      <w:szCs w:val="22"/>
      <w:lang w:val="en-US" w:eastAsia="en-US"/>
    </w:rPr>
    <w:tblPr>
      <w:tblCellMar>
        <w:top w:w="0" w:type="dxa"/>
        <w:left w:w="0" w:type="dxa"/>
        <w:bottom w:w="0" w:type="dxa"/>
        <w:right w:w="0" w:type="dxa"/>
      </w:tblCellMar>
    </w:tblPr>
  </w:style>
  <w:style w:type="character" w:customStyle="1" w:styleId="affffff5">
    <w:name w:val="Другое_"/>
    <w:basedOn w:val="a5"/>
    <w:link w:val="affffff6"/>
    <w:uiPriority w:val="99"/>
    <w:rsid w:val="007F37A9"/>
    <w:rPr>
      <w:rFonts w:ascii="Times New Roman" w:eastAsia="Times New Roman" w:hAnsi="Times New Roman"/>
      <w:sz w:val="28"/>
      <w:szCs w:val="28"/>
      <w:shd w:val="clear" w:color="auto" w:fill="FFFFFF"/>
    </w:rPr>
  </w:style>
  <w:style w:type="paragraph" w:customStyle="1" w:styleId="affffff6">
    <w:name w:val="Другое"/>
    <w:basedOn w:val="a4"/>
    <w:link w:val="affffff5"/>
    <w:uiPriority w:val="99"/>
    <w:rsid w:val="007F37A9"/>
    <w:pPr>
      <w:widowControl w:val="0"/>
      <w:shd w:val="clear" w:color="auto" w:fill="FFFFFF"/>
      <w:spacing w:line="360" w:lineRule="auto"/>
      <w:ind w:firstLine="400"/>
      <w:jc w:val="left"/>
    </w:pPr>
    <w:rPr>
      <w:rFonts w:eastAsia="Times New Roman"/>
      <w:sz w:val="28"/>
      <w:szCs w:val="28"/>
      <w:lang w:eastAsia="ru-RU"/>
    </w:rPr>
  </w:style>
  <w:style w:type="paragraph" w:customStyle="1" w:styleId="affffff7">
    <w:name w:val="Обычн"/>
    <w:basedOn w:val="a4"/>
    <w:link w:val="affffff8"/>
    <w:qFormat/>
    <w:rsid w:val="00FE30A5"/>
    <w:pPr>
      <w:ind w:firstLine="709"/>
    </w:pPr>
    <w:rPr>
      <w:rFonts w:eastAsia="Times New Roman"/>
      <w:szCs w:val="36"/>
    </w:rPr>
  </w:style>
  <w:style w:type="character" w:customStyle="1" w:styleId="affffff8">
    <w:name w:val="Обычн Знак"/>
    <w:link w:val="affffff7"/>
    <w:rsid w:val="00FE30A5"/>
    <w:rPr>
      <w:rFonts w:ascii="Times New Roman" w:eastAsia="Times New Roman" w:hAnsi="Times New Roman"/>
      <w:sz w:val="24"/>
      <w:szCs w:val="36"/>
      <w:lang w:eastAsia="en-US"/>
    </w:rPr>
  </w:style>
  <w:style w:type="character" w:customStyle="1" w:styleId="4a">
    <w:name w:val="Основной текст4"/>
    <w:basedOn w:val="a5"/>
    <w:rsid w:val="00D17D97"/>
    <w:rPr>
      <w:rFonts w:ascii="Tahoma" w:eastAsia="Tahoma" w:hAnsi="Tahoma" w:cs="Tahoma"/>
      <w:b w:val="0"/>
      <w:bCs w:val="0"/>
      <w:i w:val="0"/>
      <w:iCs w:val="0"/>
      <w:smallCaps w:val="0"/>
      <w:strike w:val="0"/>
      <w:color w:val="000000"/>
      <w:spacing w:val="0"/>
      <w:w w:val="100"/>
      <w:position w:val="0"/>
      <w:sz w:val="18"/>
      <w:szCs w:val="18"/>
      <w:u w:val="none"/>
      <w:lang w:val="ru-RU" w:eastAsia="ru-RU" w:bidi="ru-RU"/>
    </w:rPr>
  </w:style>
  <w:style w:type="character" w:customStyle="1" w:styleId="86">
    <w:name w:val="Основной текст8"/>
    <w:basedOn w:val="a5"/>
    <w:rsid w:val="00D17D97"/>
    <w:rPr>
      <w:rFonts w:ascii="Tahoma" w:eastAsia="Tahoma" w:hAnsi="Tahoma" w:cs="Tahoma"/>
      <w:b w:val="0"/>
      <w:bCs w:val="0"/>
      <w:i w:val="0"/>
      <w:iCs w:val="0"/>
      <w:smallCaps w:val="0"/>
      <w:strike w:val="0"/>
      <w:color w:val="000000"/>
      <w:spacing w:val="0"/>
      <w:w w:val="100"/>
      <w:position w:val="0"/>
      <w:sz w:val="18"/>
      <w:szCs w:val="18"/>
      <w:u w:val="none"/>
      <w:lang w:val="ru-RU" w:eastAsia="ru-RU" w:bidi="ru-RU"/>
    </w:rPr>
  </w:style>
  <w:style w:type="character" w:customStyle="1" w:styleId="af0">
    <w:name w:val="Обычный (веб) Знак"/>
    <w:aliases w:val="Знак2 Знак Знак1,Знак2 Знак1 Знак,Обычный (веб) Знак Знак1 Знак,Знак2 Знак Знак Знак,Обычный (веб) Знак Знак Знак Знак,Знак2 Знак2 Знак Знак Знак,Обычный (веб) Знак1 Знак Знак Знак Знак,Знак2 Знак Знак Знак Знак Знак, Знак Знак4 Знак"/>
    <w:link w:val="af"/>
    <w:uiPriority w:val="99"/>
    <w:qFormat/>
    <w:locked/>
    <w:rsid w:val="00BD6BE9"/>
    <w:rPr>
      <w:rFonts w:ascii="Times New Roman" w:eastAsia="Times New Roman" w:hAnsi="Times New Roman"/>
      <w:sz w:val="24"/>
      <w:szCs w:val="24"/>
      <w:lang w:eastAsia="ar-SA"/>
    </w:rPr>
  </w:style>
  <w:style w:type="paragraph" w:customStyle="1" w:styleId="172">
    <w:name w:val="Основной текст17"/>
    <w:basedOn w:val="a4"/>
    <w:rsid w:val="006514DD"/>
    <w:pPr>
      <w:widowControl w:val="0"/>
      <w:shd w:val="clear" w:color="auto" w:fill="FFFFFF"/>
      <w:spacing w:before="240" w:after="60" w:line="0" w:lineRule="atLeast"/>
      <w:ind w:hanging="360"/>
      <w:jc w:val="left"/>
    </w:pPr>
    <w:rPr>
      <w:rFonts w:ascii="Tahoma" w:eastAsia="Tahoma" w:hAnsi="Tahoma" w:cs="Tahoma"/>
      <w:color w:val="000000"/>
      <w:sz w:val="18"/>
      <w:szCs w:val="18"/>
      <w:lang w:eastAsia="ru-RU" w:bidi="ru-RU"/>
    </w:rPr>
  </w:style>
  <w:style w:type="paragraph" w:customStyle="1" w:styleId="a3">
    <w:name w:val="Таблица_название_таблицы"/>
    <w:basedOn w:val="a4"/>
    <w:next w:val="a4"/>
    <w:link w:val="affffff9"/>
    <w:qFormat/>
    <w:rsid w:val="008C6F2A"/>
    <w:pPr>
      <w:widowControl w:val="0"/>
      <w:numPr>
        <w:numId w:val="11"/>
      </w:numPr>
      <w:spacing w:before="120" w:after="120" w:line="360" w:lineRule="exact"/>
      <w:jc w:val="right"/>
    </w:pPr>
    <w:rPr>
      <w:rFonts w:ascii="GOST Type BU" w:eastAsia="Times New Roman" w:hAnsi="GOST Type BU"/>
      <w:bCs/>
      <w:color w:val="000000" w:themeColor="text1"/>
      <w:sz w:val="28"/>
      <w:szCs w:val="24"/>
      <w:lang w:eastAsia="ru-RU"/>
    </w:rPr>
  </w:style>
  <w:style w:type="character" w:customStyle="1" w:styleId="affffff9">
    <w:name w:val="Таблица_название_таблицы Знак"/>
    <w:link w:val="a3"/>
    <w:rsid w:val="008C6F2A"/>
    <w:rPr>
      <w:rFonts w:ascii="GOST Type BU" w:eastAsia="Times New Roman" w:hAnsi="GOST Type BU"/>
      <w:bCs/>
      <w:color w:val="000000" w:themeColor="text1"/>
      <w:sz w:val="28"/>
      <w:szCs w:val="24"/>
    </w:rPr>
  </w:style>
  <w:style w:type="paragraph" w:customStyle="1" w:styleId="1fe">
    <w:name w:val="Список_маркир.1"/>
    <w:basedOn w:val="a4"/>
    <w:rsid w:val="008C6F2A"/>
    <w:pPr>
      <w:tabs>
        <w:tab w:val="num" w:pos="1021"/>
      </w:tabs>
      <w:suppressAutoHyphens/>
      <w:spacing w:line="360" w:lineRule="auto"/>
      <w:ind w:firstLine="567"/>
    </w:pPr>
    <w:rPr>
      <w:rFonts w:ascii="GOST Type BU" w:eastAsia="Times New Roman" w:hAnsi="GOST Type BU"/>
      <w:color w:val="000000" w:themeColor="text1"/>
      <w:sz w:val="28"/>
      <w:szCs w:val="24"/>
      <w:lang w:eastAsia="ru-RU"/>
    </w:rPr>
  </w:style>
  <w:style w:type="character" w:customStyle="1" w:styleId="1ff">
    <w:name w:val="Основной текст Знак1"/>
    <w:basedOn w:val="a5"/>
    <w:uiPriority w:val="99"/>
    <w:rsid w:val="007256EE"/>
    <w:rPr>
      <w:rFonts w:ascii="Times New Roman" w:hAnsi="Times New Roman" w:cs="Times New Roman"/>
      <w:sz w:val="28"/>
      <w:szCs w:val="28"/>
      <w:u w:val="none"/>
    </w:rPr>
  </w:style>
  <w:style w:type="paragraph" w:customStyle="1" w:styleId="e">
    <w:name w:val="Основной тeкст"/>
    <w:link w:val="e0"/>
    <w:rsid w:val="00583C2F"/>
    <w:pPr>
      <w:keepLines/>
      <w:spacing w:before="120"/>
      <w:ind w:firstLine="709"/>
      <w:jc w:val="both"/>
    </w:pPr>
    <w:rPr>
      <w:rFonts w:ascii="Times New Roman" w:eastAsia="Times New Roman" w:hAnsi="Times New Roman"/>
      <w:sz w:val="24"/>
      <w:szCs w:val="24"/>
    </w:rPr>
  </w:style>
  <w:style w:type="character" w:customStyle="1" w:styleId="e0">
    <w:name w:val="Основной тeкст Знак"/>
    <w:basedOn w:val="a5"/>
    <w:link w:val="e"/>
    <w:locked/>
    <w:rsid w:val="00583C2F"/>
    <w:rPr>
      <w:rFonts w:ascii="Times New Roman" w:eastAsia="Times New Roman" w:hAnsi="Times New Roman"/>
      <w:sz w:val="24"/>
      <w:szCs w:val="24"/>
    </w:rPr>
  </w:style>
  <w:style w:type="paragraph" w:customStyle="1" w:styleId="214">
    <w:name w:val="21"/>
    <w:basedOn w:val="a4"/>
    <w:rsid w:val="00DE7941"/>
    <w:pPr>
      <w:spacing w:before="100" w:beforeAutospacing="1" w:after="100" w:afterAutospacing="1"/>
      <w:jc w:val="left"/>
    </w:pPr>
    <w:rPr>
      <w:rFonts w:eastAsia="Times New Roman"/>
      <w:szCs w:val="24"/>
      <w:lang w:eastAsia="ru-RU"/>
    </w:rPr>
  </w:style>
  <w:style w:type="paragraph" w:customStyle="1" w:styleId="3b">
    <w:name w:val="Обычный 3"/>
    <w:basedOn w:val="a4"/>
    <w:link w:val="3c"/>
    <w:qFormat/>
    <w:rsid w:val="00DE7941"/>
    <w:pPr>
      <w:suppressAutoHyphens/>
      <w:ind w:firstLine="708"/>
    </w:pPr>
    <w:rPr>
      <w:rFonts w:eastAsia="Times New Roman"/>
      <w:szCs w:val="24"/>
      <w:lang w:eastAsia="ar-SA"/>
    </w:rPr>
  </w:style>
  <w:style w:type="character" w:customStyle="1" w:styleId="3c">
    <w:name w:val="Обычный 3 Знак"/>
    <w:basedOn w:val="a5"/>
    <w:link w:val="3b"/>
    <w:rsid w:val="00DE7941"/>
    <w:rPr>
      <w:rFonts w:ascii="Times New Roman" w:eastAsia="Times New Roman" w:hAnsi="Times New Roman"/>
      <w:sz w:val="24"/>
      <w:szCs w:val="24"/>
      <w:lang w:eastAsia="ar-SA"/>
    </w:rPr>
  </w:style>
  <w:style w:type="character" w:customStyle="1" w:styleId="1ff0">
    <w:name w:val="Стандарт Знак1"/>
    <w:link w:val="affffffa"/>
    <w:qFormat/>
    <w:locked/>
    <w:rsid w:val="00BA7931"/>
    <w:rPr>
      <w:rFonts w:ascii="Times New Roman" w:eastAsia="Times New Roman" w:hAnsi="Times New Roman"/>
      <w:sz w:val="28"/>
    </w:rPr>
  </w:style>
  <w:style w:type="paragraph" w:customStyle="1" w:styleId="affffffa">
    <w:name w:val="Стандарт"/>
    <w:basedOn w:val="af8"/>
    <w:link w:val="1ff0"/>
    <w:qFormat/>
    <w:rsid w:val="00BA7931"/>
    <w:pPr>
      <w:widowControl w:val="0"/>
      <w:tabs>
        <w:tab w:val="clear" w:pos="0"/>
      </w:tabs>
      <w:snapToGrid w:val="0"/>
      <w:spacing w:line="264" w:lineRule="auto"/>
      <w:ind w:firstLine="720"/>
      <w:jc w:val="both"/>
    </w:pPr>
    <w:rPr>
      <w:b w:val="0"/>
      <w:bCs w:val="0"/>
      <w:szCs w:val="20"/>
    </w:rPr>
  </w:style>
  <w:style w:type="character" w:customStyle="1" w:styleId="FontStyle35">
    <w:name w:val="Font Style35"/>
    <w:basedOn w:val="a5"/>
    <w:uiPriority w:val="99"/>
    <w:rsid w:val="00430884"/>
    <w:rPr>
      <w:rFonts w:ascii="Times New Roman" w:hAnsi="Times New Roman" w:cs="Times New Roman"/>
      <w:b/>
      <w:bCs/>
      <w:sz w:val="22"/>
      <w:szCs w:val="22"/>
    </w:rPr>
  </w:style>
  <w:style w:type="character" w:customStyle="1" w:styleId="FontStyle43">
    <w:name w:val="Font Style43"/>
    <w:basedOn w:val="a5"/>
    <w:uiPriority w:val="99"/>
    <w:rsid w:val="00430884"/>
    <w:rPr>
      <w:rFonts w:ascii="Times New Roman" w:hAnsi="Times New Roman" w:cs="Times New Roman"/>
      <w:sz w:val="24"/>
      <w:szCs w:val="24"/>
    </w:rPr>
  </w:style>
  <w:style w:type="character" w:customStyle="1" w:styleId="FontStyle48">
    <w:name w:val="Font Style48"/>
    <w:basedOn w:val="a5"/>
    <w:uiPriority w:val="99"/>
    <w:rsid w:val="00430884"/>
    <w:rPr>
      <w:rFonts w:ascii="Times New Roman" w:hAnsi="Times New Roman" w:cs="Times New Roman"/>
      <w:sz w:val="34"/>
      <w:szCs w:val="34"/>
    </w:rPr>
  </w:style>
  <w:style w:type="character" w:customStyle="1" w:styleId="FontStyle49">
    <w:name w:val="Font Style49"/>
    <w:basedOn w:val="a5"/>
    <w:uiPriority w:val="99"/>
    <w:rsid w:val="00430884"/>
    <w:rPr>
      <w:rFonts w:ascii="Times New Roman" w:hAnsi="Times New Roman" w:cs="Times New Roman"/>
      <w:i/>
      <w:iCs/>
      <w:sz w:val="26"/>
      <w:szCs w:val="26"/>
    </w:rPr>
  </w:style>
  <w:style w:type="paragraph" w:customStyle="1" w:styleId="1102">
    <w:name w:val="1 ТС 10Таблица"/>
    <w:basedOn w:val="a4"/>
    <w:link w:val="1103"/>
    <w:autoRedefine/>
    <w:qFormat/>
    <w:rsid w:val="005E0C99"/>
    <w:rPr>
      <w:rFonts w:eastAsiaTheme="minorHAnsi"/>
      <w:sz w:val="20"/>
      <w:szCs w:val="20"/>
    </w:rPr>
  </w:style>
  <w:style w:type="character" w:customStyle="1" w:styleId="1103">
    <w:name w:val="1 ТС 10Таблица Знак"/>
    <w:basedOn w:val="a5"/>
    <w:link w:val="1102"/>
    <w:rsid w:val="005E0C99"/>
    <w:rPr>
      <w:rFonts w:ascii="Times New Roman" w:eastAsiaTheme="minorHAnsi" w:hAnsi="Times New Roman"/>
      <w:lang w:eastAsia="en-US"/>
    </w:rPr>
  </w:style>
  <w:style w:type="paragraph" w:customStyle="1" w:styleId="a0">
    <w:name w:val="ПКР Перечень"/>
    <w:basedOn w:val="a4"/>
    <w:link w:val="affffffb"/>
    <w:qFormat/>
    <w:rsid w:val="005E0C99"/>
    <w:pPr>
      <w:numPr>
        <w:numId w:val="18"/>
      </w:numPr>
      <w:spacing w:after="120" w:line="360" w:lineRule="auto"/>
      <w:ind w:right="170"/>
    </w:pPr>
    <w:rPr>
      <w:rFonts w:eastAsiaTheme="minorHAnsi"/>
      <w:sz w:val="28"/>
    </w:rPr>
  </w:style>
  <w:style w:type="character" w:customStyle="1" w:styleId="affffffb">
    <w:name w:val="ПКР Перечень Знак"/>
    <w:basedOn w:val="a5"/>
    <w:link w:val="a0"/>
    <w:rsid w:val="005E0C99"/>
    <w:rPr>
      <w:rFonts w:ascii="Times New Roman" w:eastAsiaTheme="minorHAnsi" w:hAnsi="Times New Roman"/>
      <w:sz w:val="28"/>
      <w:szCs w:val="22"/>
      <w:lang w:eastAsia="en-US"/>
    </w:rPr>
  </w:style>
  <w:style w:type="paragraph" w:customStyle="1" w:styleId="102">
    <w:name w:val="Таблицы 10"/>
    <w:basedOn w:val="a4"/>
    <w:link w:val="103"/>
    <w:qFormat/>
    <w:rsid w:val="005E0C99"/>
    <w:pPr>
      <w:spacing w:after="200"/>
      <w:jc w:val="center"/>
    </w:pPr>
    <w:rPr>
      <w:rFonts w:eastAsiaTheme="minorHAnsi" w:cstheme="minorBidi"/>
      <w:sz w:val="20"/>
      <w:szCs w:val="20"/>
    </w:rPr>
  </w:style>
  <w:style w:type="character" w:customStyle="1" w:styleId="103">
    <w:name w:val="Таблицы 10 Знак"/>
    <w:basedOn w:val="a5"/>
    <w:link w:val="102"/>
    <w:rsid w:val="005E0C99"/>
    <w:rPr>
      <w:rFonts w:ascii="Times New Roman" w:eastAsiaTheme="minorHAnsi" w:hAnsi="Times New Roman" w:cstheme="minorBidi"/>
      <w:lang w:eastAsia="en-US"/>
    </w:rPr>
  </w:style>
  <w:style w:type="paragraph" w:customStyle="1" w:styleId="104">
    <w:name w:val="!!!ТС 10Внутри таблицы"/>
    <w:basedOn w:val="102"/>
    <w:link w:val="105"/>
    <w:qFormat/>
    <w:rsid w:val="005E0C99"/>
    <w:pPr>
      <w:spacing w:after="0"/>
    </w:pPr>
    <w:rPr>
      <w:rFonts w:eastAsiaTheme="minorEastAsia"/>
    </w:rPr>
  </w:style>
  <w:style w:type="character" w:customStyle="1" w:styleId="105">
    <w:name w:val="!!!ТС 10Внутри таблицы Знак"/>
    <w:basedOn w:val="103"/>
    <w:link w:val="104"/>
    <w:rsid w:val="005E0C99"/>
    <w:rPr>
      <w:rFonts w:ascii="Times New Roman" w:eastAsiaTheme="minorEastAsia" w:hAnsi="Times New Roman" w:cstheme="minorBidi"/>
      <w:lang w:eastAsia="en-US"/>
    </w:rPr>
  </w:style>
  <w:style w:type="paragraph" w:customStyle="1" w:styleId="11111">
    <w:name w:val="!!!ТС 1.1.1.1."/>
    <w:basedOn w:val="a4"/>
    <w:link w:val="11112"/>
    <w:qFormat/>
    <w:rsid w:val="005E0C99"/>
    <w:pPr>
      <w:ind w:firstLine="1134"/>
      <w:outlineLvl w:val="2"/>
    </w:pPr>
    <w:rPr>
      <w:rFonts w:eastAsia="Times New Roman"/>
      <w:b/>
      <w:color w:val="000000"/>
      <w:sz w:val="28"/>
      <w:szCs w:val="24"/>
      <w:lang w:eastAsia="ru-RU"/>
    </w:rPr>
  </w:style>
  <w:style w:type="character" w:customStyle="1" w:styleId="11112">
    <w:name w:val="!!!ТС 1.1.1.1. Знак"/>
    <w:basedOn w:val="a5"/>
    <w:link w:val="11111"/>
    <w:rsid w:val="005E0C99"/>
    <w:rPr>
      <w:rFonts w:ascii="Times New Roman" w:eastAsia="Times New Roman" w:hAnsi="Times New Roman"/>
      <w:b/>
      <w:color w:val="000000"/>
      <w:sz w:val="28"/>
      <w:szCs w:val="24"/>
    </w:rPr>
  </w:style>
  <w:style w:type="paragraph" w:customStyle="1" w:styleId="1113">
    <w:name w:val="!!!ТС 1.1.1."/>
    <w:basedOn w:val="a4"/>
    <w:link w:val="1114"/>
    <w:qFormat/>
    <w:rsid w:val="005E0C99"/>
    <w:pPr>
      <w:ind w:left="851"/>
      <w:outlineLvl w:val="1"/>
    </w:pPr>
    <w:rPr>
      <w:rFonts w:eastAsiaTheme="minorHAnsi" w:cstheme="minorBidi"/>
      <w:b/>
      <w:caps/>
      <w:color w:val="000000" w:themeColor="text1"/>
      <w:szCs w:val="24"/>
      <w:lang w:eastAsia="ru-RU"/>
    </w:rPr>
  </w:style>
  <w:style w:type="character" w:customStyle="1" w:styleId="1114">
    <w:name w:val="!!!ТС 1.1.1. Знак"/>
    <w:basedOn w:val="a5"/>
    <w:link w:val="1113"/>
    <w:rsid w:val="005E0C99"/>
    <w:rPr>
      <w:rFonts w:ascii="Times New Roman" w:eastAsiaTheme="minorHAnsi" w:hAnsi="Times New Roman" w:cstheme="minorBidi"/>
      <w:b/>
      <w:caps/>
      <w:color w:val="000000" w:themeColor="text1"/>
      <w:sz w:val="24"/>
      <w:szCs w:val="24"/>
    </w:rPr>
  </w:style>
  <w:style w:type="paragraph" w:customStyle="1" w:styleId="116">
    <w:name w:val="!!!ТС 1.1."/>
    <w:basedOn w:val="a4"/>
    <w:link w:val="117"/>
    <w:qFormat/>
    <w:rsid w:val="005E0C99"/>
    <w:pPr>
      <w:ind w:left="851"/>
      <w:outlineLvl w:val="1"/>
    </w:pPr>
    <w:rPr>
      <w:rFonts w:eastAsiaTheme="minorHAnsi" w:cstheme="minorBidi"/>
      <w:b/>
      <w:caps/>
      <w:color w:val="000000" w:themeColor="text1"/>
      <w:sz w:val="28"/>
      <w:szCs w:val="20"/>
    </w:rPr>
  </w:style>
  <w:style w:type="character" w:customStyle="1" w:styleId="117">
    <w:name w:val="!!!ТС 1.1. Знак"/>
    <w:basedOn w:val="a5"/>
    <w:link w:val="116"/>
    <w:rsid w:val="005E0C99"/>
    <w:rPr>
      <w:rFonts w:ascii="Times New Roman" w:eastAsiaTheme="minorHAnsi" w:hAnsi="Times New Roman" w:cstheme="minorBidi"/>
      <w:b/>
      <w:caps/>
      <w:color w:val="000000" w:themeColor="text1"/>
      <w:sz w:val="28"/>
      <w:lang w:eastAsia="en-US"/>
    </w:rPr>
  </w:style>
  <w:style w:type="paragraph" w:customStyle="1" w:styleId="1ff1">
    <w:name w:val="!!!ТС 1."/>
    <w:basedOn w:val="a4"/>
    <w:link w:val="1ff2"/>
    <w:qFormat/>
    <w:rsid w:val="005E0C99"/>
    <w:pPr>
      <w:outlineLvl w:val="1"/>
    </w:pPr>
    <w:rPr>
      <w:b/>
      <w:bCs/>
      <w:caps/>
      <w:color w:val="000000"/>
      <w:sz w:val="28"/>
      <w:szCs w:val="18"/>
    </w:rPr>
  </w:style>
  <w:style w:type="character" w:customStyle="1" w:styleId="1ff2">
    <w:name w:val="!!!ТС 1. Знак"/>
    <w:basedOn w:val="a5"/>
    <w:link w:val="1ff1"/>
    <w:rsid w:val="005E0C99"/>
    <w:rPr>
      <w:rFonts w:ascii="Times New Roman" w:hAnsi="Times New Roman"/>
      <w:b/>
      <w:bCs/>
      <w:caps/>
      <w:color w:val="000000"/>
      <w:sz w:val="28"/>
      <w:szCs w:val="18"/>
      <w:lang w:eastAsia="en-US"/>
    </w:rPr>
  </w:style>
  <w:style w:type="paragraph" w:customStyle="1" w:styleId="affffffc">
    <w:name w:val="!!!ТС Абзац"/>
    <w:basedOn w:val="a0"/>
    <w:link w:val="affffffd"/>
    <w:qFormat/>
    <w:rsid w:val="005E0C99"/>
    <w:pPr>
      <w:numPr>
        <w:numId w:val="0"/>
      </w:numPr>
      <w:ind w:firstLine="851"/>
    </w:pPr>
  </w:style>
  <w:style w:type="character" w:customStyle="1" w:styleId="affffffd">
    <w:name w:val="!!!ТС Абзац Знак"/>
    <w:basedOn w:val="affffffb"/>
    <w:link w:val="affffffc"/>
    <w:rsid w:val="005E0C99"/>
    <w:rPr>
      <w:rFonts w:ascii="Times New Roman" w:eastAsiaTheme="minorHAnsi" w:hAnsi="Times New Roman"/>
      <w:sz w:val="28"/>
      <w:szCs w:val="22"/>
      <w:lang w:eastAsia="en-US"/>
    </w:rPr>
  </w:style>
  <w:style w:type="paragraph" w:customStyle="1" w:styleId="affffffe">
    <w:name w:val="!!!ТС Основной текст"/>
    <w:basedOn w:val="a4"/>
    <w:link w:val="afffffff"/>
    <w:qFormat/>
    <w:rsid w:val="005E0C99"/>
    <w:pPr>
      <w:spacing w:line="360" w:lineRule="auto"/>
      <w:ind w:firstLine="709"/>
    </w:pPr>
    <w:rPr>
      <w:rFonts w:eastAsiaTheme="minorHAnsi"/>
      <w:sz w:val="28"/>
      <w:szCs w:val="28"/>
    </w:rPr>
  </w:style>
  <w:style w:type="character" w:customStyle="1" w:styleId="afffffff">
    <w:name w:val="!!!ТС Основной текст Знак"/>
    <w:basedOn w:val="a5"/>
    <w:link w:val="affffffe"/>
    <w:rsid w:val="005E0C99"/>
    <w:rPr>
      <w:rFonts w:ascii="Times New Roman" w:eastAsiaTheme="minorHAnsi" w:hAnsi="Times New Roman"/>
      <w:sz w:val="28"/>
      <w:szCs w:val="28"/>
      <w:lang w:eastAsia="en-US"/>
    </w:rPr>
  </w:style>
  <w:style w:type="paragraph" w:customStyle="1" w:styleId="afffffff0">
    <w:name w:val="!!!ТС ТабНаим."/>
    <w:basedOn w:val="a4"/>
    <w:link w:val="afffffff1"/>
    <w:qFormat/>
    <w:rsid w:val="005E0C99"/>
    <w:pPr>
      <w:ind w:right="170"/>
    </w:pPr>
    <w:rPr>
      <w:rFonts w:eastAsiaTheme="minorHAnsi"/>
      <w:sz w:val="20"/>
      <w:szCs w:val="20"/>
    </w:rPr>
  </w:style>
  <w:style w:type="character" w:customStyle="1" w:styleId="afffffff1">
    <w:name w:val="!!!ТС ТабНаим. Знак"/>
    <w:basedOn w:val="a5"/>
    <w:link w:val="afffffff0"/>
    <w:rsid w:val="005E0C99"/>
    <w:rPr>
      <w:rFonts w:ascii="Times New Roman" w:eastAsiaTheme="minorHAnsi" w:hAnsi="Times New Roman"/>
      <w:lang w:eastAsia="en-US"/>
    </w:rPr>
  </w:style>
  <w:style w:type="paragraph" w:customStyle="1" w:styleId="afffffff2">
    <w:name w:val="!!!ТС ТабСодержание."/>
    <w:basedOn w:val="a4"/>
    <w:link w:val="afffffff3"/>
    <w:qFormat/>
    <w:rsid w:val="005E0C99"/>
    <w:pPr>
      <w:jc w:val="center"/>
    </w:pPr>
    <w:rPr>
      <w:sz w:val="20"/>
      <w:szCs w:val="20"/>
    </w:rPr>
  </w:style>
  <w:style w:type="character" w:customStyle="1" w:styleId="afffffff3">
    <w:name w:val="!!!ТС ТабСодержание. Знак"/>
    <w:basedOn w:val="a5"/>
    <w:link w:val="afffffff2"/>
    <w:rsid w:val="005E0C99"/>
    <w:rPr>
      <w:rFonts w:ascii="Times New Roman" w:hAnsi="Times New Roman"/>
      <w:lang w:eastAsia="en-US"/>
    </w:rPr>
  </w:style>
  <w:style w:type="paragraph" w:customStyle="1" w:styleId="afffffff4">
    <w:name w:val="!!!ТС Ссылка"/>
    <w:basedOn w:val="afff9"/>
    <w:link w:val="afffffff5"/>
    <w:qFormat/>
    <w:rsid w:val="005E0C99"/>
    <w:pPr>
      <w:jc w:val="left"/>
    </w:pPr>
    <w:rPr>
      <w:rFonts w:eastAsiaTheme="minorHAnsi"/>
    </w:rPr>
  </w:style>
  <w:style w:type="character" w:customStyle="1" w:styleId="afffffff5">
    <w:name w:val="!!!ТС Ссылка Знак"/>
    <w:basedOn w:val="afffa"/>
    <w:link w:val="afffffff4"/>
    <w:rsid w:val="005E0C99"/>
    <w:rPr>
      <w:rFonts w:ascii="Times New Roman" w:eastAsiaTheme="minorHAnsi" w:hAnsi="Times New Roman"/>
      <w:lang w:eastAsia="en-US"/>
    </w:rPr>
  </w:style>
  <w:style w:type="paragraph" w:customStyle="1" w:styleId="afffffff6">
    <w:name w:val="!!!ТС Перечнь таблиц"/>
    <w:basedOn w:val="afffff5"/>
    <w:link w:val="afffffff7"/>
    <w:qFormat/>
    <w:rsid w:val="005E0C99"/>
    <w:pPr>
      <w:tabs>
        <w:tab w:val="right" w:leader="dot" w:pos="9344"/>
      </w:tabs>
      <w:spacing w:line="259" w:lineRule="auto"/>
    </w:pPr>
    <w:rPr>
      <w:rFonts w:ascii="Times New Roman" w:eastAsiaTheme="minorHAnsi" w:hAnsi="Times New Roman"/>
      <w:sz w:val="28"/>
      <w:szCs w:val="28"/>
    </w:rPr>
  </w:style>
  <w:style w:type="character" w:customStyle="1" w:styleId="afffffff7">
    <w:name w:val="!!!ТС Перечнь таблиц Знак"/>
    <w:basedOn w:val="a5"/>
    <w:link w:val="afffffff6"/>
    <w:rsid w:val="005E0C99"/>
    <w:rPr>
      <w:rFonts w:ascii="Times New Roman" w:eastAsiaTheme="minorHAnsi" w:hAnsi="Times New Roman"/>
      <w:sz w:val="28"/>
      <w:szCs w:val="28"/>
    </w:rPr>
  </w:style>
  <w:style w:type="paragraph" w:customStyle="1" w:styleId="313">
    <w:name w:val="Заголовок 31"/>
    <w:basedOn w:val="a4"/>
    <w:next w:val="a4"/>
    <w:uiPriority w:val="9"/>
    <w:semiHidden/>
    <w:unhideWhenUsed/>
    <w:qFormat/>
    <w:rsid w:val="005E0C99"/>
    <w:pPr>
      <w:keepNext/>
      <w:tabs>
        <w:tab w:val="num" w:pos="2160"/>
      </w:tabs>
      <w:spacing w:before="240" w:after="60"/>
      <w:ind w:left="2160" w:hanging="720"/>
      <w:jc w:val="left"/>
      <w:outlineLvl w:val="2"/>
    </w:pPr>
    <w:rPr>
      <w:rFonts w:ascii="Cambria" w:eastAsia="Times New Roman" w:hAnsi="Cambria"/>
      <w:b/>
      <w:bCs/>
      <w:sz w:val="26"/>
      <w:szCs w:val="26"/>
      <w:lang w:val="en-US"/>
    </w:rPr>
  </w:style>
  <w:style w:type="paragraph" w:customStyle="1" w:styleId="414">
    <w:name w:val="Заголовок 41"/>
    <w:basedOn w:val="a4"/>
    <w:next w:val="a4"/>
    <w:uiPriority w:val="9"/>
    <w:semiHidden/>
    <w:unhideWhenUsed/>
    <w:qFormat/>
    <w:rsid w:val="005E0C99"/>
    <w:pPr>
      <w:keepNext/>
      <w:tabs>
        <w:tab w:val="num" w:pos="2880"/>
      </w:tabs>
      <w:spacing w:before="240" w:after="60"/>
      <w:ind w:left="2880" w:hanging="720"/>
      <w:jc w:val="left"/>
      <w:outlineLvl w:val="3"/>
    </w:pPr>
    <w:rPr>
      <w:rFonts w:asciiTheme="minorHAnsi" w:eastAsia="Times New Roman" w:hAnsiTheme="minorHAnsi" w:cstheme="minorBidi"/>
      <w:b/>
      <w:bCs/>
      <w:sz w:val="28"/>
      <w:szCs w:val="28"/>
      <w:lang w:val="en-US"/>
    </w:rPr>
  </w:style>
  <w:style w:type="paragraph" w:customStyle="1" w:styleId="513">
    <w:name w:val="Заголовок 51"/>
    <w:basedOn w:val="a4"/>
    <w:next w:val="a4"/>
    <w:uiPriority w:val="9"/>
    <w:semiHidden/>
    <w:unhideWhenUsed/>
    <w:qFormat/>
    <w:rsid w:val="005E0C99"/>
    <w:pPr>
      <w:tabs>
        <w:tab w:val="num" w:pos="3600"/>
      </w:tabs>
      <w:spacing w:before="240" w:after="60"/>
      <w:ind w:left="3600" w:hanging="720"/>
      <w:jc w:val="left"/>
      <w:outlineLvl w:val="4"/>
    </w:pPr>
    <w:rPr>
      <w:rFonts w:asciiTheme="minorHAnsi" w:eastAsia="Times New Roman" w:hAnsiTheme="minorHAnsi" w:cstheme="minorBidi"/>
      <w:b/>
      <w:bCs/>
      <w:i/>
      <w:iCs/>
      <w:sz w:val="26"/>
      <w:szCs w:val="26"/>
      <w:lang w:val="en-US"/>
    </w:rPr>
  </w:style>
  <w:style w:type="paragraph" w:customStyle="1" w:styleId="711">
    <w:name w:val="Заголовок 71"/>
    <w:basedOn w:val="a4"/>
    <w:next w:val="a4"/>
    <w:uiPriority w:val="9"/>
    <w:semiHidden/>
    <w:unhideWhenUsed/>
    <w:qFormat/>
    <w:rsid w:val="005E0C99"/>
    <w:pPr>
      <w:tabs>
        <w:tab w:val="num" w:pos="5040"/>
      </w:tabs>
      <w:spacing w:before="240" w:after="60"/>
      <w:ind w:left="5040" w:hanging="720"/>
      <w:jc w:val="left"/>
      <w:outlineLvl w:val="6"/>
    </w:pPr>
    <w:rPr>
      <w:rFonts w:asciiTheme="minorHAnsi" w:eastAsia="Times New Roman" w:hAnsiTheme="minorHAnsi" w:cstheme="minorBidi"/>
      <w:szCs w:val="24"/>
      <w:lang w:val="en-US"/>
    </w:rPr>
  </w:style>
  <w:style w:type="paragraph" w:customStyle="1" w:styleId="811">
    <w:name w:val="Заголовок 81"/>
    <w:basedOn w:val="a4"/>
    <w:next w:val="a4"/>
    <w:uiPriority w:val="9"/>
    <w:semiHidden/>
    <w:unhideWhenUsed/>
    <w:qFormat/>
    <w:rsid w:val="005E0C99"/>
    <w:pPr>
      <w:tabs>
        <w:tab w:val="num" w:pos="5760"/>
      </w:tabs>
      <w:spacing w:before="240" w:after="60"/>
      <w:ind w:left="5760" w:hanging="720"/>
      <w:jc w:val="left"/>
      <w:outlineLvl w:val="7"/>
    </w:pPr>
    <w:rPr>
      <w:rFonts w:asciiTheme="minorHAnsi" w:eastAsia="Times New Roman" w:hAnsiTheme="minorHAnsi" w:cstheme="minorBidi"/>
      <w:i/>
      <w:iCs/>
      <w:szCs w:val="24"/>
      <w:lang w:val="en-US"/>
    </w:rPr>
  </w:style>
  <w:style w:type="paragraph" w:customStyle="1" w:styleId="911">
    <w:name w:val="Заголовок 91"/>
    <w:basedOn w:val="a4"/>
    <w:next w:val="a4"/>
    <w:uiPriority w:val="9"/>
    <w:semiHidden/>
    <w:unhideWhenUsed/>
    <w:qFormat/>
    <w:rsid w:val="005E0C99"/>
    <w:pPr>
      <w:tabs>
        <w:tab w:val="num" w:pos="6480"/>
      </w:tabs>
      <w:spacing w:before="240" w:after="60"/>
      <w:ind w:left="6480" w:hanging="720"/>
      <w:jc w:val="left"/>
      <w:outlineLvl w:val="8"/>
    </w:pPr>
    <w:rPr>
      <w:rFonts w:ascii="Cambria" w:eastAsia="Times New Roman" w:hAnsi="Cambria"/>
      <w:sz w:val="22"/>
      <w:lang w:val="en-US"/>
    </w:rPr>
  </w:style>
  <w:style w:type="paragraph" w:customStyle="1" w:styleId="118">
    <w:name w:val="!!!ТС1.1новый"/>
    <w:basedOn w:val="1ff1"/>
    <w:link w:val="119"/>
    <w:qFormat/>
    <w:rsid w:val="005E0C99"/>
    <w:pPr>
      <w:ind w:firstLine="709"/>
    </w:pPr>
  </w:style>
  <w:style w:type="character" w:customStyle="1" w:styleId="119">
    <w:name w:val="!!!ТС1.1новый Знак"/>
    <w:basedOn w:val="1ff2"/>
    <w:link w:val="118"/>
    <w:rsid w:val="005E0C99"/>
    <w:rPr>
      <w:rFonts w:ascii="Times New Roman" w:hAnsi="Times New Roman"/>
      <w:b/>
      <w:bCs/>
      <w:caps/>
      <w:color w:val="000000"/>
      <w:sz w:val="28"/>
      <w:szCs w:val="18"/>
      <w:lang w:eastAsia="en-US"/>
    </w:rPr>
  </w:style>
  <w:style w:type="paragraph" w:customStyle="1" w:styleId="afffffff8">
    <w:name w:val="! Основной текст"/>
    <w:basedOn w:val="a4"/>
    <w:link w:val="afffffff9"/>
    <w:qFormat/>
    <w:rsid w:val="005E0C99"/>
    <w:pPr>
      <w:spacing w:line="360" w:lineRule="auto"/>
      <w:ind w:firstLine="709"/>
    </w:pPr>
    <w:rPr>
      <w:rFonts w:eastAsiaTheme="minorHAnsi"/>
      <w:sz w:val="28"/>
      <w:szCs w:val="28"/>
    </w:rPr>
  </w:style>
  <w:style w:type="character" w:customStyle="1" w:styleId="afffffff9">
    <w:name w:val="! Основной текст Знак"/>
    <w:basedOn w:val="a5"/>
    <w:link w:val="afffffff8"/>
    <w:rsid w:val="005E0C99"/>
    <w:rPr>
      <w:rFonts w:ascii="Times New Roman" w:eastAsiaTheme="minorHAnsi" w:hAnsi="Times New Roman"/>
      <w:sz w:val="28"/>
      <w:szCs w:val="28"/>
      <w:lang w:eastAsia="en-US"/>
    </w:rPr>
  </w:style>
  <w:style w:type="paragraph" w:customStyle="1" w:styleId="11a">
    <w:name w:val="!!!ВС 1.1."/>
    <w:basedOn w:val="a4"/>
    <w:link w:val="11b"/>
    <w:qFormat/>
    <w:rsid w:val="005E0C99"/>
    <w:pPr>
      <w:tabs>
        <w:tab w:val="left" w:pos="9923"/>
      </w:tabs>
      <w:ind w:firstLine="851"/>
      <w:jc w:val="left"/>
    </w:pPr>
    <w:rPr>
      <w:b/>
      <w:sz w:val="28"/>
      <w:szCs w:val="28"/>
    </w:rPr>
  </w:style>
  <w:style w:type="character" w:customStyle="1" w:styleId="11b">
    <w:name w:val="!!!ВС 1.1. Знак"/>
    <w:basedOn w:val="a5"/>
    <w:link w:val="11a"/>
    <w:rsid w:val="005E0C99"/>
    <w:rPr>
      <w:rFonts w:ascii="Times New Roman" w:hAnsi="Times New Roman"/>
      <w:b/>
      <w:sz w:val="28"/>
      <w:szCs w:val="28"/>
      <w:lang w:eastAsia="en-US"/>
    </w:rPr>
  </w:style>
  <w:style w:type="paragraph" w:customStyle="1" w:styleId="afffffffa">
    <w:name w:val="!!!ВС Текст"/>
    <w:basedOn w:val="a4"/>
    <w:link w:val="afffffffb"/>
    <w:qFormat/>
    <w:rsid w:val="005E0C99"/>
    <w:pPr>
      <w:spacing w:after="120" w:line="360" w:lineRule="auto"/>
      <w:ind w:right="170" w:firstLine="567"/>
    </w:pPr>
    <w:rPr>
      <w:rFonts w:eastAsiaTheme="minorHAnsi"/>
      <w:sz w:val="28"/>
    </w:rPr>
  </w:style>
  <w:style w:type="character" w:customStyle="1" w:styleId="afffffffb">
    <w:name w:val="!!!ВС Текст Знак"/>
    <w:basedOn w:val="a5"/>
    <w:link w:val="afffffffa"/>
    <w:rsid w:val="005E0C99"/>
    <w:rPr>
      <w:rFonts w:ascii="Times New Roman" w:eastAsiaTheme="minorHAnsi" w:hAnsi="Times New Roman"/>
      <w:sz w:val="28"/>
      <w:szCs w:val="22"/>
      <w:lang w:eastAsia="en-US"/>
    </w:rPr>
  </w:style>
  <w:style w:type="paragraph" w:customStyle="1" w:styleId="1-">
    <w:name w:val="!!!ВС Перечнь 1-ый"/>
    <w:basedOn w:val="a0"/>
    <w:link w:val="1-0"/>
    <w:qFormat/>
    <w:rsid w:val="005E0C99"/>
    <w:pPr>
      <w:numPr>
        <w:numId w:val="0"/>
      </w:numPr>
      <w:ind w:firstLine="851"/>
    </w:pPr>
    <w:rPr>
      <w:bCs/>
      <w:szCs w:val="28"/>
      <w:u w:val="single"/>
      <w:lang w:bidi="ru-RU"/>
    </w:rPr>
  </w:style>
  <w:style w:type="character" w:customStyle="1" w:styleId="1-0">
    <w:name w:val="!!!ВС Перечнь 1-ый Знак"/>
    <w:basedOn w:val="affffffb"/>
    <w:link w:val="1-"/>
    <w:rsid w:val="005E0C99"/>
    <w:rPr>
      <w:rFonts w:ascii="Times New Roman" w:eastAsiaTheme="minorHAnsi" w:hAnsi="Times New Roman"/>
      <w:bCs/>
      <w:sz w:val="28"/>
      <w:szCs w:val="28"/>
      <w:u w:val="single"/>
      <w:lang w:eastAsia="en-US" w:bidi="ru-RU"/>
    </w:rPr>
  </w:style>
  <w:style w:type="paragraph" w:customStyle="1" w:styleId="1115">
    <w:name w:val="!!!ВС 1.1.1."/>
    <w:basedOn w:val="a4"/>
    <w:link w:val="1116"/>
    <w:qFormat/>
    <w:rsid w:val="005E0C99"/>
    <w:pPr>
      <w:tabs>
        <w:tab w:val="left" w:pos="284"/>
        <w:tab w:val="left" w:pos="10632"/>
      </w:tabs>
      <w:ind w:firstLine="851"/>
    </w:pPr>
    <w:rPr>
      <w:b/>
      <w:sz w:val="28"/>
      <w:szCs w:val="28"/>
    </w:rPr>
  </w:style>
  <w:style w:type="character" w:customStyle="1" w:styleId="1116">
    <w:name w:val="!!!ВС 1.1.1. Знак"/>
    <w:basedOn w:val="a5"/>
    <w:link w:val="1115"/>
    <w:rsid w:val="005E0C99"/>
    <w:rPr>
      <w:rFonts w:ascii="Times New Roman" w:hAnsi="Times New Roman"/>
      <w:b/>
      <w:sz w:val="28"/>
      <w:szCs w:val="28"/>
      <w:lang w:eastAsia="en-US"/>
    </w:rPr>
  </w:style>
  <w:style w:type="paragraph" w:customStyle="1" w:styleId="afffffffc">
    <w:name w:val="МГП Обычный"/>
    <w:basedOn w:val="a4"/>
    <w:link w:val="afffffffd"/>
    <w:qFormat/>
    <w:rsid w:val="005E0C99"/>
    <w:pPr>
      <w:ind w:left="113" w:firstLine="851"/>
    </w:pPr>
    <w:rPr>
      <w:rFonts w:eastAsia="Times New Roman"/>
      <w:color w:val="000000"/>
      <w:sz w:val="28"/>
      <w:szCs w:val="28"/>
      <w:lang w:eastAsia="ru-RU"/>
    </w:rPr>
  </w:style>
  <w:style w:type="character" w:customStyle="1" w:styleId="afffffffd">
    <w:name w:val="МГП Обычный Знак"/>
    <w:basedOn w:val="a5"/>
    <w:link w:val="afffffffc"/>
    <w:rsid w:val="005E0C99"/>
    <w:rPr>
      <w:rFonts w:ascii="Times New Roman" w:eastAsia="Times New Roman" w:hAnsi="Times New Roman"/>
      <w:color w:val="000000"/>
      <w:sz w:val="28"/>
      <w:szCs w:val="28"/>
    </w:rPr>
  </w:style>
  <w:style w:type="paragraph" w:customStyle="1" w:styleId="msonormal0">
    <w:name w:val="msonormal"/>
    <w:basedOn w:val="a4"/>
    <w:rsid w:val="00C807FD"/>
    <w:pPr>
      <w:spacing w:before="100" w:beforeAutospacing="1" w:after="100" w:afterAutospacing="1"/>
      <w:jc w:val="left"/>
    </w:pPr>
    <w:rPr>
      <w:rFonts w:eastAsia="Times New Roman"/>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18285">
      <w:bodyDiv w:val="1"/>
      <w:marLeft w:val="0"/>
      <w:marRight w:val="0"/>
      <w:marTop w:val="0"/>
      <w:marBottom w:val="0"/>
      <w:divBdr>
        <w:top w:val="none" w:sz="0" w:space="0" w:color="auto"/>
        <w:left w:val="none" w:sz="0" w:space="0" w:color="auto"/>
        <w:bottom w:val="none" w:sz="0" w:space="0" w:color="auto"/>
        <w:right w:val="none" w:sz="0" w:space="0" w:color="auto"/>
      </w:divBdr>
    </w:div>
    <w:div w:id="5182918">
      <w:bodyDiv w:val="1"/>
      <w:marLeft w:val="0"/>
      <w:marRight w:val="0"/>
      <w:marTop w:val="0"/>
      <w:marBottom w:val="0"/>
      <w:divBdr>
        <w:top w:val="none" w:sz="0" w:space="0" w:color="auto"/>
        <w:left w:val="none" w:sz="0" w:space="0" w:color="auto"/>
        <w:bottom w:val="none" w:sz="0" w:space="0" w:color="auto"/>
        <w:right w:val="none" w:sz="0" w:space="0" w:color="auto"/>
      </w:divBdr>
    </w:div>
    <w:div w:id="7761889">
      <w:bodyDiv w:val="1"/>
      <w:marLeft w:val="0"/>
      <w:marRight w:val="0"/>
      <w:marTop w:val="0"/>
      <w:marBottom w:val="0"/>
      <w:divBdr>
        <w:top w:val="none" w:sz="0" w:space="0" w:color="auto"/>
        <w:left w:val="none" w:sz="0" w:space="0" w:color="auto"/>
        <w:bottom w:val="none" w:sz="0" w:space="0" w:color="auto"/>
        <w:right w:val="none" w:sz="0" w:space="0" w:color="auto"/>
      </w:divBdr>
    </w:div>
    <w:div w:id="19360326">
      <w:bodyDiv w:val="1"/>
      <w:marLeft w:val="0"/>
      <w:marRight w:val="0"/>
      <w:marTop w:val="0"/>
      <w:marBottom w:val="0"/>
      <w:divBdr>
        <w:top w:val="none" w:sz="0" w:space="0" w:color="auto"/>
        <w:left w:val="none" w:sz="0" w:space="0" w:color="auto"/>
        <w:bottom w:val="none" w:sz="0" w:space="0" w:color="auto"/>
        <w:right w:val="none" w:sz="0" w:space="0" w:color="auto"/>
      </w:divBdr>
    </w:div>
    <w:div w:id="26688925">
      <w:bodyDiv w:val="1"/>
      <w:marLeft w:val="0"/>
      <w:marRight w:val="0"/>
      <w:marTop w:val="0"/>
      <w:marBottom w:val="0"/>
      <w:divBdr>
        <w:top w:val="none" w:sz="0" w:space="0" w:color="auto"/>
        <w:left w:val="none" w:sz="0" w:space="0" w:color="auto"/>
        <w:bottom w:val="none" w:sz="0" w:space="0" w:color="auto"/>
        <w:right w:val="none" w:sz="0" w:space="0" w:color="auto"/>
      </w:divBdr>
    </w:div>
    <w:div w:id="26957478">
      <w:bodyDiv w:val="1"/>
      <w:marLeft w:val="0"/>
      <w:marRight w:val="0"/>
      <w:marTop w:val="0"/>
      <w:marBottom w:val="0"/>
      <w:divBdr>
        <w:top w:val="none" w:sz="0" w:space="0" w:color="auto"/>
        <w:left w:val="none" w:sz="0" w:space="0" w:color="auto"/>
        <w:bottom w:val="none" w:sz="0" w:space="0" w:color="auto"/>
        <w:right w:val="none" w:sz="0" w:space="0" w:color="auto"/>
      </w:divBdr>
    </w:div>
    <w:div w:id="36004180">
      <w:bodyDiv w:val="1"/>
      <w:marLeft w:val="0"/>
      <w:marRight w:val="0"/>
      <w:marTop w:val="0"/>
      <w:marBottom w:val="0"/>
      <w:divBdr>
        <w:top w:val="none" w:sz="0" w:space="0" w:color="auto"/>
        <w:left w:val="none" w:sz="0" w:space="0" w:color="auto"/>
        <w:bottom w:val="none" w:sz="0" w:space="0" w:color="auto"/>
        <w:right w:val="none" w:sz="0" w:space="0" w:color="auto"/>
      </w:divBdr>
    </w:div>
    <w:div w:id="37173065">
      <w:bodyDiv w:val="1"/>
      <w:marLeft w:val="0"/>
      <w:marRight w:val="0"/>
      <w:marTop w:val="0"/>
      <w:marBottom w:val="0"/>
      <w:divBdr>
        <w:top w:val="none" w:sz="0" w:space="0" w:color="auto"/>
        <w:left w:val="none" w:sz="0" w:space="0" w:color="auto"/>
        <w:bottom w:val="none" w:sz="0" w:space="0" w:color="auto"/>
        <w:right w:val="none" w:sz="0" w:space="0" w:color="auto"/>
      </w:divBdr>
    </w:div>
    <w:div w:id="40327724">
      <w:bodyDiv w:val="1"/>
      <w:marLeft w:val="0"/>
      <w:marRight w:val="0"/>
      <w:marTop w:val="0"/>
      <w:marBottom w:val="0"/>
      <w:divBdr>
        <w:top w:val="none" w:sz="0" w:space="0" w:color="auto"/>
        <w:left w:val="none" w:sz="0" w:space="0" w:color="auto"/>
        <w:bottom w:val="none" w:sz="0" w:space="0" w:color="auto"/>
        <w:right w:val="none" w:sz="0" w:space="0" w:color="auto"/>
      </w:divBdr>
    </w:div>
    <w:div w:id="44647256">
      <w:bodyDiv w:val="1"/>
      <w:marLeft w:val="0"/>
      <w:marRight w:val="0"/>
      <w:marTop w:val="0"/>
      <w:marBottom w:val="0"/>
      <w:divBdr>
        <w:top w:val="none" w:sz="0" w:space="0" w:color="auto"/>
        <w:left w:val="none" w:sz="0" w:space="0" w:color="auto"/>
        <w:bottom w:val="none" w:sz="0" w:space="0" w:color="auto"/>
        <w:right w:val="none" w:sz="0" w:space="0" w:color="auto"/>
      </w:divBdr>
      <w:divsChild>
        <w:div w:id="753625295">
          <w:marLeft w:val="0"/>
          <w:marRight w:val="0"/>
          <w:marTop w:val="0"/>
          <w:marBottom w:val="0"/>
          <w:divBdr>
            <w:top w:val="none" w:sz="0" w:space="0" w:color="auto"/>
            <w:left w:val="none" w:sz="0" w:space="0" w:color="auto"/>
            <w:bottom w:val="none" w:sz="0" w:space="0" w:color="auto"/>
            <w:right w:val="none" w:sz="0" w:space="0" w:color="auto"/>
          </w:divBdr>
        </w:div>
      </w:divsChild>
    </w:div>
    <w:div w:id="46151254">
      <w:bodyDiv w:val="1"/>
      <w:marLeft w:val="0"/>
      <w:marRight w:val="0"/>
      <w:marTop w:val="0"/>
      <w:marBottom w:val="0"/>
      <w:divBdr>
        <w:top w:val="none" w:sz="0" w:space="0" w:color="auto"/>
        <w:left w:val="none" w:sz="0" w:space="0" w:color="auto"/>
        <w:bottom w:val="none" w:sz="0" w:space="0" w:color="auto"/>
        <w:right w:val="none" w:sz="0" w:space="0" w:color="auto"/>
      </w:divBdr>
    </w:div>
    <w:div w:id="47261866">
      <w:bodyDiv w:val="1"/>
      <w:marLeft w:val="0"/>
      <w:marRight w:val="0"/>
      <w:marTop w:val="0"/>
      <w:marBottom w:val="0"/>
      <w:divBdr>
        <w:top w:val="none" w:sz="0" w:space="0" w:color="auto"/>
        <w:left w:val="none" w:sz="0" w:space="0" w:color="auto"/>
        <w:bottom w:val="none" w:sz="0" w:space="0" w:color="auto"/>
        <w:right w:val="none" w:sz="0" w:space="0" w:color="auto"/>
      </w:divBdr>
      <w:divsChild>
        <w:div w:id="2125688046">
          <w:marLeft w:val="0"/>
          <w:marRight w:val="0"/>
          <w:marTop w:val="0"/>
          <w:marBottom w:val="0"/>
          <w:divBdr>
            <w:top w:val="none" w:sz="0" w:space="0" w:color="auto"/>
            <w:left w:val="none" w:sz="0" w:space="0" w:color="auto"/>
            <w:bottom w:val="none" w:sz="0" w:space="0" w:color="auto"/>
            <w:right w:val="none" w:sz="0" w:space="0" w:color="auto"/>
          </w:divBdr>
        </w:div>
      </w:divsChild>
    </w:div>
    <w:div w:id="47536608">
      <w:bodyDiv w:val="1"/>
      <w:marLeft w:val="0"/>
      <w:marRight w:val="0"/>
      <w:marTop w:val="0"/>
      <w:marBottom w:val="0"/>
      <w:divBdr>
        <w:top w:val="none" w:sz="0" w:space="0" w:color="auto"/>
        <w:left w:val="none" w:sz="0" w:space="0" w:color="auto"/>
        <w:bottom w:val="none" w:sz="0" w:space="0" w:color="auto"/>
        <w:right w:val="none" w:sz="0" w:space="0" w:color="auto"/>
      </w:divBdr>
    </w:div>
    <w:div w:id="50663255">
      <w:bodyDiv w:val="1"/>
      <w:marLeft w:val="0"/>
      <w:marRight w:val="0"/>
      <w:marTop w:val="0"/>
      <w:marBottom w:val="0"/>
      <w:divBdr>
        <w:top w:val="none" w:sz="0" w:space="0" w:color="auto"/>
        <w:left w:val="none" w:sz="0" w:space="0" w:color="auto"/>
        <w:bottom w:val="none" w:sz="0" w:space="0" w:color="auto"/>
        <w:right w:val="none" w:sz="0" w:space="0" w:color="auto"/>
      </w:divBdr>
    </w:div>
    <w:div w:id="56974735">
      <w:bodyDiv w:val="1"/>
      <w:marLeft w:val="0"/>
      <w:marRight w:val="0"/>
      <w:marTop w:val="0"/>
      <w:marBottom w:val="0"/>
      <w:divBdr>
        <w:top w:val="none" w:sz="0" w:space="0" w:color="auto"/>
        <w:left w:val="none" w:sz="0" w:space="0" w:color="auto"/>
        <w:bottom w:val="none" w:sz="0" w:space="0" w:color="auto"/>
        <w:right w:val="none" w:sz="0" w:space="0" w:color="auto"/>
      </w:divBdr>
    </w:div>
    <w:div w:id="58332158">
      <w:bodyDiv w:val="1"/>
      <w:marLeft w:val="0"/>
      <w:marRight w:val="0"/>
      <w:marTop w:val="0"/>
      <w:marBottom w:val="0"/>
      <w:divBdr>
        <w:top w:val="none" w:sz="0" w:space="0" w:color="auto"/>
        <w:left w:val="none" w:sz="0" w:space="0" w:color="auto"/>
        <w:bottom w:val="none" w:sz="0" w:space="0" w:color="auto"/>
        <w:right w:val="none" w:sz="0" w:space="0" w:color="auto"/>
      </w:divBdr>
    </w:div>
    <w:div w:id="64453607">
      <w:bodyDiv w:val="1"/>
      <w:marLeft w:val="0"/>
      <w:marRight w:val="0"/>
      <w:marTop w:val="0"/>
      <w:marBottom w:val="0"/>
      <w:divBdr>
        <w:top w:val="none" w:sz="0" w:space="0" w:color="auto"/>
        <w:left w:val="none" w:sz="0" w:space="0" w:color="auto"/>
        <w:bottom w:val="none" w:sz="0" w:space="0" w:color="auto"/>
        <w:right w:val="none" w:sz="0" w:space="0" w:color="auto"/>
      </w:divBdr>
    </w:div>
    <w:div w:id="66390411">
      <w:bodyDiv w:val="1"/>
      <w:marLeft w:val="0"/>
      <w:marRight w:val="0"/>
      <w:marTop w:val="0"/>
      <w:marBottom w:val="0"/>
      <w:divBdr>
        <w:top w:val="none" w:sz="0" w:space="0" w:color="auto"/>
        <w:left w:val="none" w:sz="0" w:space="0" w:color="auto"/>
        <w:bottom w:val="none" w:sz="0" w:space="0" w:color="auto"/>
        <w:right w:val="none" w:sz="0" w:space="0" w:color="auto"/>
      </w:divBdr>
    </w:div>
    <w:div w:id="67118508">
      <w:bodyDiv w:val="1"/>
      <w:marLeft w:val="0"/>
      <w:marRight w:val="0"/>
      <w:marTop w:val="0"/>
      <w:marBottom w:val="0"/>
      <w:divBdr>
        <w:top w:val="none" w:sz="0" w:space="0" w:color="auto"/>
        <w:left w:val="none" w:sz="0" w:space="0" w:color="auto"/>
        <w:bottom w:val="none" w:sz="0" w:space="0" w:color="auto"/>
        <w:right w:val="none" w:sz="0" w:space="0" w:color="auto"/>
      </w:divBdr>
    </w:div>
    <w:div w:id="68119804">
      <w:bodyDiv w:val="1"/>
      <w:marLeft w:val="0"/>
      <w:marRight w:val="0"/>
      <w:marTop w:val="0"/>
      <w:marBottom w:val="0"/>
      <w:divBdr>
        <w:top w:val="none" w:sz="0" w:space="0" w:color="auto"/>
        <w:left w:val="none" w:sz="0" w:space="0" w:color="auto"/>
        <w:bottom w:val="none" w:sz="0" w:space="0" w:color="auto"/>
        <w:right w:val="none" w:sz="0" w:space="0" w:color="auto"/>
      </w:divBdr>
    </w:div>
    <w:div w:id="70322518">
      <w:bodyDiv w:val="1"/>
      <w:marLeft w:val="0"/>
      <w:marRight w:val="0"/>
      <w:marTop w:val="0"/>
      <w:marBottom w:val="0"/>
      <w:divBdr>
        <w:top w:val="none" w:sz="0" w:space="0" w:color="auto"/>
        <w:left w:val="none" w:sz="0" w:space="0" w:color="auto"/>
        <w:bottom w:val="none" w:sz="0" w:space="0" w:color="auto"/>
        <w:right w:val="none" w:sz="0" w:space="0" w:color="auto"/>
      </w:divBdr>
    </w:div>
    <w:div w:id="84885351">
      <w:bodyDiv w:val="1"/>
      <w:marLeft w:val="0"/>
      <w:marRight w:val="0"/>
      <w:marTop w:val="0"/>
      <w:marBottom w:val="0"/>
      <w:divBdr>
        <w:top w:val="none" w:sz="0" w:space="0" w:color="auto"/>
        <w:left w:val="none" w:sz="0" w:space="0" w:color="auto"/>
        <w:bottom w:val="none" w:sz="0" w:space="0" w:color="auto"/>
        <w:right w:val="none" w:sz="0" w:space="0" w:color="auto"/>
      </w:divBdr>
    </w:div>
    <w:div w:id="85929571">
      <w:bodyDiv w:val="1"/>
      <w:marLeft w:val="0"/>
      <w:marRight w:val="0"/>
      <w:marTop w:val="0"/>
      <w:marBottom w:val="0"/>
      <w:divBdr>
        <w:top w:val="none" w:sz="0" w:space="0" w:color="auto"/>
        <w:left w:val="none" w:sz="0" w:space="0" w:color="auto"/>
        <w:bottom w:val="none" w:sz="0" w:space="0" w:color="auto"/>
        <w:right w:val="none" w:sz="0" w:space="0" w:color="auto"/>
      </w:divBdr>
    </w:div>
    <w:div w:id="92824876">
      <w:bodyDiv w:val="1"/>
      <w:marLeft w:val="0"/>
      <w:marRight w:val="0"/>
      <w:marTop w:val="0"/>
      <w:marBottom w:val="0"/>
      <w:divBdr>
        <w:top w:val="none" w:sz="0" w:space="0" w:color="auto"/>
        <w:left w:val="none" w:sz="0" w:space="0" w:color="auto"/>
        <w:bottom w:val="none" w:sz="0" w:space="0" w:color="auto"/>
        <w:right w:val="none" w:sz="0" w:space="0" w:color="auto"/>
      </w:divBdr>
    </w:div>
    <w:div w:id="97724520">
      <w:bodyDiv w:val="1"/>
      <w:marLeft w:val="0"/>
      <w:marRight w:val="0"/>
      <w:marTop w:val="0"/>
      <w:marBottom w:val="0"/>
      <w:divBdr>
        <w:top w:val="none" w:sz="0" w:space="0" w:color="auto"/>
        <w:left w:val="none" w:sz="0" w:space="0" w:color="auto"/>
        <w:bottom w:val="none" w:sz="0" w:space="0" w:color="auto"/>
        <w:right w:val="none" w:sz="0" w:space="0" w:color="auto"/>
      </w:divBdr>
    </w:div>
    <w:div w:id="97875682">
      <w:bodyDiv w:val="1"/>
      <w:marLeft w:val="0"/>
      <w:marRight w:val="0"/>
      <w:marTop w:val="0"/>
      <w:marBottom w:val="0"/>
      <w:divBdr>
        <w:top w:val="none" w:sz="0" w:space="0" w:color="auto"/>
        <w:left w:val="none" w:sz="0" w:space="0" w:color="auto"/>
        <w:bottom w:val="none" w:sz="0" w:space="0" w:color="auto"/>
        <w:right w:val="none" w:sz="0" w:space="0" w:color="auto"/>
      </w:divBdr>
      <w:divsChild>
        <w:div w:id="151069585">
          <w:marLeft w:val="0"/>
          <w:marRight w:val="0"/>
          <w:marTop w:val="0"/>
          <w:marBottom w:val="0"/>
          <w:divBdr>
            <w:top w:val="none" w:sz="0" w:space="0" w:color="auto"/>
            <w:left w:val="none" w:sz="0" w:space="0" w:color="auto"/>
            <w:bottom w:val="none" w:sz="0" w:space="0" w:color="auto"/>
            <w:right w:val="none" w:sz="0" w:space="0" w:color="auto"/>
          </w:divBdr>
        </w:div>
      </w:divsChild>
    </w:div>
    <w:div w:id="103237141">
      <w:bodyDiv w:val="1"/>
      <w:marLeft w:val="0"/>
      <w:marRight w:val="0"/>
      <w:marTop w:val="0"/>
      <w:marBottom w:val="0"/>
      <w:divBdr>
        <w:top w:val="none" w:sz="0" w:space="0" w:color="auto"/>
        <w:left w:val="none" w:sz="0" w:space="0" w:color="auto"/>
        <w:bottom w:val="none" w:sz="0" w:space="0" w:color="auto"/>
        <w:right w:val="none" w:sz="0" w:space="0" w:color="auto"/>
      </w:divBdr>
    </w:div>
    <w:div w:id="110126246">
      <w:bodyDiv w:val="1"/>
      <w:marLeft w:val="0"/>
      <w:marRight w:val="0"/>
      <w:marTop w:val="0"/>
      <w:marBottom w:val="0"/>
      <w:divBdr>
        <w:top w:val="none" w:sz="0" w:space="0" w:color="auto"/>
        <w:left w:val="none" w:sz="0" w:space="0" w:color="auto"/>
        <w:bottom w:val="none" w:sz="0" w:space="0" w:color="auto"/>
        <w:right w:val="none" w:sz="0" w:space="0" w:color="auto"/>
      </w:divBdr>
    </w:div>
    <w:div w:id="110711476">
      <w:bodyDiv w:val="1"/>
      <w:marLeft w:val="0"/>
      <w:marRight w:val="0"/>
      <w:marTop w:val="0"/>
      <w:marBottom w:val="0"/>
      <w:divBdr>
        <w:top w:val="none" w:sz="0" w:space="0" w:color="auto"/>
        <w:left w:val="none" w:sz="0" w:space="0" w:color="auto"/>
        <w:bottom w:val="none" w:sz="0" w:space="0" w:color="auto"/>
        <w:right w:val="none" w:sz="0" w:space="0" w:color="auto"/>
      </w:divBdr>
    </w:div>
    <w:div w:id="111633985">
      <w:bodyDiv w:val="1"/>
      <w:marLeft w:val="0"/>
      <w:marRight w:val="0"/>
      <w:marTop w:val="0"/>
      <w:marBottom w:val="0"/>
      <w:divBdr>
        <w:top w:val="none" w:sz="0" w:space="0" w:color="auto"/>
        <w:left w:val="none" w:sz="0" w:space="0" w:color="auto"/>
        <w:bottom w:val="none" w:sz="0" w:space="0" w:color="auto"/>
        <w:right w:val="none" w:sz="0" w:space="0" w:color="auto"/>
      </w:divBdr>
    </w:div>
    <w:div w:id="115025902">
      <w:bodyDiv w:val="1"/>
      <w:marLeft w:val="0"/>
      <w:marRight w:val="0"/>
      <w:marTop w:val="0"/>
      <w:marBottom w:val="0"/>
      <w:divBdr>
        <w:top w:val="none" w:sz="0" w:space="0" w:color="auto"/>
        <w:left w:val="none" w:sz="0" w:space="0" w:color="auto"/>
        <w:bottom w:val="none" w:sz="0" w:space="0" w:color="auto"/>
        <w:right w:val="none" w:sz="0" w:space="0" w:color="auto"/>
      </w:divBdr>
    </w:div>
    <w:div w:id="120342156">
      <w:bodyDiv w:val="1"/>
      <w:marLeft w:val="0"/>
      <w:marRight w:val="0"/>
      <w:marTop w:val="0"/>
      <w:marBottom w:val="0"/>
      <w:divBdr>
        <w:top w:val="none" w:sz="0" w:space="0" w:color="auto"/>
        <w:left w:val="none" w:sz="0" w:space="0" w:color="auto"/>
        <w:bottom w:val="none" w:sz="0" w:space="0" w:color="auto"/>
        <w:right w:val="none" w:sz="0" w:space="0" w:color="auto"/>
      </w:divBdr>
    </w:div>
    <w:div w:id="121189660">
      <w:bodyDiv w:val="1"/>
      <w:marLeft w:val="0"/>
      <w:marRight w:val="0"/>
      <w:marTop w:val="0"/>
      <w:marBottom w:val="0"/>
      <w:divBdr>
        <w:top w:val="none" w:sz="0" w:space="0" w:color="auto"/>
        <w:left w:val="none" w:sz="0" w:space="0" w:color="auto"/>
        <w:bottom w:val="none" w:sz="0" w:space="0" w:color="auto"/>
        <w:right w:val="none" w:sz="0" w:space="0" w:color="auto"/>
      </w:divBdr>
    </w:div>
    <w:div w:id="121925606">
      <w:bodyDiv w:val="1"/>
      <w:marLeft w:val="0"/>
      <w:marRight w:val="0"/>
      <w:marTop w:val="0"/>
      <w:marBottom w:val="0"/>
      <w:divBdr>
        <w:top w:val="none" w:sz="0" w:space="0" w:color="auto"/>
        <w:left w:val="none" w:sz="0" w:space="0" w:color="auto"/>
        <w:bottom w:val="none" w:sz="0" w:space="0" w:color="auto"/>
        <w:right w:val="none" w:sz="0" w:space="0" w:color="auto"/>
      </w:divBdr>
    </w:div>
    <w:div w:id="128595521">
      <w:bodyDiv w:val="1"/>
      <w:marLeft w:val="0"/>
      <w:marRight w:val="0"/>
      <w:marTop w:val="0"/>
      <w:marBottom w:val="0"/>
      <w:divBdr>
        <w:top w:val="none" w:sz="0" w:space="0" w:color="auto"/>
        <w:left w:val="none" w:sz="0" w:space="0" w:color="auto"/>
        <w:bottom w:val="none" w:sz="0" w:space="0" w:color="auto"/>
        <w:right w:val="none" w:sz="0" w:space="0" w:color="auto"/>
      </w:divBdr>
    </w:div>
    <w:div w:id="133373738">
      <w:bodyDiv w:val="1"/>
      <w:marLeft w:val="0"/>
      <w:marRight w:val="0"/>
      <w:marTop w:val="0"/>
      <w:marBottom w:val="0"/>
      <w:divBdr>
        <w:top w:val="none" w:sz="0" w:space="0" w:color="auto"/>
        <w:left w:val="none" w:sz="0" w:space="0" w:color="auto"/>
        <w:bottom w:val="none" w:sz="0" w:space="0" w:color="auto"/>
        <w:right w:val="none" w:sz="0" w:space="0" w:color="auto"/>
      </w:divBdr>
    </w:div>
    <w:div w:id="135995279">
      <w:bodyDiv w:val="1"/>
      <w:marLeft w:val="0"/>
      <w:marRight w:val="0"/>
      <w:marTop w:val="0"/>
      <w:marBottom w:val="0"/>
      <w:divBdr>
        <w:top w:val="none" w:sz="0" w:space="0" w:color="auto"/>
        <w:left w:val="none" w:sz="0" w:space="0" w:color="auto"/>
        <w:bottom w:val="none" w:sz="0" w:space="0" w:color="auto"/>
        <w:right w:val="none" w:sz="0" w:space="0" w:color="auto"/>
      </w:divBdr>
    </w:div>
    <w:div w:id="142621859">
      <w:bodyDiv w:val="1"/>
      <w:marLeft w:val="0"/>
      <w:marRight w:val="0"/>
      <w:marTop w:val="0"/>
      <w:marBottom w:val="0"/>
      <w:divBdr>
        <w:top w:val="none" w:sz="0" w:space="0" w:color="auto"/>
        <w:left w:val="none" w:sz="0" w:space="0" w:color="auto"/>
        <w:bottom w:val="none" w:sz="0" w:space="0" w:color="auto"/>
        <w:right w:val="none" w:sz="0" w:space="0" w:color="auto"/>
      </w:divBdr>
    </w:div>
    <w:div w:id="145627842">
      <w:bodyDiv w:val="1"/>
      <w:marLeft w:val="0"/>
      <w:marRight w:val="0"/>
      <w:marTop w:val="0"/>
      <w:marBottom w:val="0"/>
      <w:divBdr>
        <w:top w:val="none" w:sz="0" w:space="0" w:color="auto"/>
        <w:left w:val="none" w:sz="0" w:space="0" w:color="auto"/>
        <w:bottom w:val="none" w:sz="0" w:space="0" w:color="auto"/>
        <w:right w:val="none" w:sz="0" w:space="0" w:color="auto"/>
      </w:divBdr>
    </w:div>
    <w:div w:id="146023410">
      <w:bodyDiv w:val="1"/>
      <w:marLeft w:val="0"/>
      <w:marRight w:val="0"/>
      <w:marTop w:val="0"/>
      <w:marBottom w:val="0"/>
      <w:divBdr>
        <w:top w:val="none" w:sz="0" w:space="0" w:color="auto"/>
        <w:left w:val="none" w:sz="0" w:space="0" w:color="auto"/>
        <w:bottom w:val="none" w:sz="0" w:space="0" w:color="auto"/>
        <w:right w:val="none" w:sz="0" w:space="0" w:color="auto"/>
      </w:divBdr>
    </w:div>
    <w:div w:id="149567560">
      <w:bodyDiv w:val="1"/>
      <w:marLeft w:val="0"/>
      <w:marRight w:val="0"/>
      <w:marTop w:val="0"/>
      <w:marBottom w:val="0"/>
      <w:divBdr>
        <w:top w:val="none" w:sz="0" w:space="0" w:color="auto"/>
        <w:left w:val="none" w:sz="0" w:space="0" w:color="auto"/>
        <w:bottom w:val="none" w:sz="0" w:space="0" w:color="auto"/>
        <w:right w:val="none" w:sz="0" w:space="0" w:color="auto"/>
      </w:divBdr>
    </w:div>
    <w:div w:id="150564754">
      <w:bodyDiv w:val="1"/>
      <w:marLeft w:val="0"/>
      <w:marRight w:val="0"/>
      <w:marTop w:val="0"/>
      <w:marBottom w:val="0"/>
      <w:divBdr>
        <w:top w:val="none" w:sz="0" w:space="0" w:color="auto"/>
        <w:left w:val="none" w:sz="0" w:space="0" w:color="auto"/>
        <w:bottom w:val="none" w:sz="0" w:space="0" w:color="auto"/>
        <w:right w:val="none" w:sz="0" w:space="0" w:color="auto"/>
      </w:divBdr>
    </w:div>
    <w:div w:id="151993213">
      <w:bodyDiv w:val="1"/>
      <w:marLeft w:val="0"/>
      <w:marRight w:val="0"/>
      <w:marTop w:val="0"/>
      <w:marBottom w:val="0"/>
      <w:divBdr>
        <w:top w:val="none" w:sz="0" w:space="0" w:color="auto"/>
        <w:left w:val="none" w:sz="0" w:space="0" w:color="auto"/>
        <w:bottom w:val="none" w:sz="0" w:space="0" w:color="auto"/>
        <w:right w:val="none" w:sz="0" w:space="0" w:color="auto"/>
      </w:divBdr>
    </w:div>
    <w:div w:id="152141612">
      <w:bodyDiv w:val="1"/>
      <w:marLeft w:val="0"/>
      <w:marRight w:val="0"/>
      <w:marTop w:val="0"/>
      <w:marBottom w:val="0"/>
      <w:divBdr>
        <w:top w:val="none" w:sz="0" w:space="0" w:color="auto"/>
        <w:left w:val="none" w:sz="0" w:space="0" w:color="auto"/>
        <w:bottom w:val="none" w:sz="0" w:space="0" w:color="auto"/>
        <w:right w:val="none" w:sz="0" w:space="0" w:color="auto"/>
      </w:divBdr>
    </w:div>
    <w:div w:id="163054335">
      <w:bodyDiv w:val="1"/>
      <w:marLeft w:val="0"/>
      <w:marRight w:val="0"/>
      <w:marTop w:val="0"/>
      <w:marBottom w:val="0"/>
      <w:divBdr>
        <w:top w:val="none" w:sz="0" w:space="0" w:color="auto"/>
        <w:left w:val="none" w:sz="0" w:space="0" w:color="auto"/>
        <w:bottom w:val="none" w:sz="0" w:space="0" w:color="auto"/>
        <w:right w:val="none" w:sz="0" w:space="0" w:color="auto"/>
      </w:divBdr>
    </w:div>
    <w:div w:id="163132868">
      <w:bodyDiv w:val="1"/>
      <w:marLeft w:val="0"/>
      <w:marRight w:val="0"/>
      <w:marTop w:val="0"/>
      <w:marBottom w:val="0"/>
      <w:divBdr>
        <w:top w:val="none" w:sz="0" w:space="0" w:color="auto"/>
        <w:left w:val="none" w:sz="0" w:space="0" w:color="auto"/>
        <w:bottom w:val="none" w:sz="0" w:space="0" w:color="auto"/>
        <w:right w:val="none" w:sz="0" w:space="0" w:color="auto"/>
      </w:divBdr>
    </w:div>
    <w:div w:id="174611411">
      <w:bodyDiv w:val="1"/>
      <w:marLeft w:val="0"/>
      <w:marRight w:val="0"/>
      <w:marTop w:val="0"/>
      <w:marBottom w:val="0"/>
      <w:divBdr>
        <w:top w:val="none" w:sz="0" w:space="0" w:color="auto"/>
        <w:left w:val="none" w:sz="0" w:space="0" w:color="auto"/>
        <w:bottom w:val="none" w:sz="0" w:space="0" w:color="auto"/>
        <w:right w:val="none" w:sz="0" w:space="0" w:color="auto"/>
      </w:divBdr>
    </w:div>
    <w:div w:id="181479674">
      <w:bodyDiv w:val="1"/>
      <w:marLeft w:val="0"/>
      <w:marRight w:val="0"/>
      <w:marTop w:val="0"/>
      <w:marBottom w:val="0"/>
      <w:divBdr>
        <w:top w:val="none" w:sz="0" w:space="0" w:color="auto"/>
        <w:left w:val="none" w:sz="0" w:space="0" w:color="auto"/>
        <w:bottom w:val="none" w:sz="0" w:space="0" w:color="auto"/>
        <w:right w:val="none" w:sz="0" w:space="0" w:color="auto"/>
      </w:divBdr>
    </w:div>
    <w:div w:id="181938321">
      <w:bodyDiv w:val="1"/>
      <w:marLeft w:val="0"/>
      <w:marRight w:val="0"/>
      <w:marTop w:val="0"/>
      <w:marBottom w:val="0"/>
      <w:divBdr>
        <w:top w:val="none" w:sz="0" w:space="0" w:color="auto"/>
        <w:left w:val="none" w:sz="0" w:space="0" w:color="auto"/>
        <w:bottom w:val="none" w:sz="0" w:space="0" w:color="auto"/>
        <w:right w:val="none" w:sz="0" w:space="0" w:color="auto"/>
      </w:divBdr>
    </w:div>
    <w:div w:id="182285468">
      <w:bodyDiv w:val="1"/>
      <w:marLeft w:val="0"/>
      <w:marRight w:val="0"/>
      <w:marTop w:val="0"/>
      <w:marBottom w:val="0"/>
      <w:divBdr>
        <w:top w:val="none" w:sz="0" w:space="0" w:color="auto"/>
        <w:left w:val="none" w:sz="0" w:space="0" w:color="auto"/>
        <w:bottom w:val="none" w:sz="0" w:space="0" w:color="auto"/>
        <w:right w:val="none" w:sz="0" w:space="0" w:color="auto"/>
      </w:divBdr>
      <w:divsChild>
        <w:div w:id="1141769734">
          <w:marLeft w:val="0"/>
          <w:marRight w:val="0"/>
          <w:marTop w:val="0"/>
          <w:marBottom w:val="0"/>
          <w:divBdr>
            <w:top w:val="none" w:sz="0" w:space="0" w:color="auto"/>
            <w:left w:val="none" w:sz="0" w:space="0" w:color="auto"/>
            <w:bottom w:val="none" w:sz="0" w:space="0" w:color="auto"/>
            <w:right w:val="none" w:sz="0" w:space="0" w:color="auto"/>
          </w:divBdr>
        </w:div>
      </w:divsChild>
    </w:div>
    <w:div w:id="185871032">
      <w:bodyDiv w:val="1"/>
      <w:marLeft w:val="0"/>
      <w:marRight w:val="0"/>
      <w:marTop w:val="0"/>
      <w:marBottom w:val="0"/>
      <w:divBdr>
        <w:top w:val="none" w:sz="0" w:space="0" w:color="auto"/>
        <w:left w:val="none" w:sz="0" w:space="0" w:color="auto"/>
        <w:bottom w:val="none" w:sz="0" w:space="0" w:color="auto"/>
        <w:right w:val="none" w:sz="0" w:space="0" w:color="auto"/>
      </w:divBdr>
    </w:div>
    <w:div w:id="186214679">
      <w:bodyDiv w:val="1"/>
      <w:marLeft w:val="0"/>
      <w:marRight w:val="0"/>
      <w:marTop w:val="0"/>
      <w:marBottom w:val="0"/>
      <w:divBdr>
        <w:top w:val="none" w:sz="0" w:space="0" w:color="auto"/>
        <w:left w:val="none" w:sz="0" w:space="0" w:color="auto"/>
        <w:bottom w:val="none" w:sz="0" w:space="0" w:color="auto"/>
        <w:right w:val="none" w:sz="0" w:space="0" w:color="auto"/>
      </w:divBdr>
    </w:div>
    <w:div w:id="189297639">
      <w:bodyDiv w:val="1"/>
      <w:marLeft w:val="0"/>
      <w:marRight w:val="0"/>
      <w:marTop w:val="0"/>
      <w:marBottom w:val="0"/>
      <w:divBdr>
        <w:top w:val="none" w:sz="0" w:space="0" w:color="auto"/>
        <w:left w:val="none" w:sz="0" w:space="0" w:color="auto"/>
        <w:bottom w:val="none" w:sz="0" w:space="0" w:color="auto"/>
        <w:right w:val="none" w:sz="0" w:space="0" w:color="auto"/>
      </w:divBdr>
    </w:div>
    <w:div w:id="193350127">
      <w:bodyDiv w:val="1"/>
      <w:marLeft w:val="0"/>
      <w:marRight w:val="0"/>
      <w:marTop w:val="0"/>
      <w:marBottom w:val="0"/>
      <w:divBdr>
        <w:top w:val="none" w:sz="0" w:space="0" w:color="auto"/>
        <w:left w:val="none" w:sz="0" w:space="0" w:color="auto"/>
        <w:bottom w:val="none" w:sz="0" w:space="0" w:color="auto"/>
        <w:right w:val="none" w:sz="0" w:space="0" w:color="auto"/>
      </w:divBdr>
    </w:div>
    <w:div w:id="199048432">
      <w:bodyDiv w:val="1"/>
      <w:marLeft w:val="0"/>
      <w:marRight w:val="0"/>
      <w:marTop w:val="0"/>
      <w:marBottom w:val="0"/>
      <w:divBdr>
        <w:top w:val="none" w:sz="0" w:space="0" w:color="auto"/>
        <w:left w:val="none" w:sz="0" w:space="0" w:color="auto"/>
        <w:bottom w:val="none" w:sz="0" w:space="0" w:color="auto"/>
        <w:right w:val="none" w:sz="0" w:space="0" w:color="auto"/>
      </w:divBdr>
    </w:div>
    <w:div w:id="199823529">
      <w:bodyDiv w:val="1"/>
      <w:marLeft w:val="0"/>
      <w:marRight w:val="0"/>
      <w:marTop w:val="0"/>
      <w:marBottom w:val="0"/>
      <w:divBdr>
        <w:top w:val="none" w:sz="0" w:space="0" w:color="auto"/>
        <w:left w:val="none" w:sz="0" w:space="0" w:color="auto"/>
        <w:bottom w:val="none" w:sz="0" w:space="0" w:color="auto"/>
        <w:right w:val="none" w:sz="0" w:space="0" w:color="auto"/>
      </w:divBdr>
    </w:div>
    <w:div w:id="211889756">
      <w:bodyDiv w:val="1"/>
      <w:marLeft w:val="0"/>
      <w:marRight w:val="0"/>
      <w:marTop w:val="0"/>
      <w:marBottom w:val="0"/>
      <w:divBdr>
        <w:top w:val="none" w:sz="0" w:space="0" w:color="auto"/>
        <w:left w:val="none" w:sz="0" w:space="0" w:color="auto"/>
        <w:bottom w:val="none" w:sz="0" w:space="0" w:color="auto"/>
        <w:right w:val="none" w:sz="0" w:space="0" w:color="auto"/>
      </w:divBdr>
    </w:div>
    <w:div w:id="212279784">
      <w:bodyDiv w:val="1"/>
      <w:marLeft w:val="0"/>
      <w:marRight w:val="0"/>
      <w:marTop w:val="0"/>
      <w:marBottom w:val="0"/>
      <w:divBdr>
        <w:top w:val="none" w:sz="0" w:space="0" w:color="auto"/>
        <w:left w:val="none" w:sz="0" w:space="0" w:color="auto"/>
        <w:bottom w:val="none" w:sz="0" w:space="0" w:color="auto"/>
        <w:right w:val="none" w:sz="0" w:space="0" w:color="auto"/>
      </w:divBdr>
    </w:div>
    <w:div w:id="227806753">
      <w:bodyDiv w:val="1"/>
      <w:marLeft w:val="0"/>
      <w:marRight w:val="0"/>
      <w:marTop w:val="0"/>
      <w:marBottom w:val="0"/>
      <w:divBdr>
        <w:top w:val="none" w:sz="0" w:space="0" w:color="auto"/>
        <w:left w:val="none" w:sz="0" w:space="0" w:color="auto"/>
        <w:bottom w:val="none" w:sz="0" w:space="0" w:color="auto"/>
        <w:right w:val="none" w:sz="0" w:space="0" w:color="auto"/>
      </w:divBdr>
      <w:divsChild>
        <w:div w:id="1673793591">
          <w:marLeft w:val="0"/>
          <w:marRight w:val="0"/>
          <w:marTop w:val="0"/>
          <w:marBottom w:val="0"/>
          <w:divBdr>
            <w:top w:val="none" w:sz="0" w:space="0" w:color="auto"/>
            <w:left w:val="none" w:sz="0" w:space="0" w:color="auto"/>
            <w:bottom w:val="none" w:sz="0" w:space="0" w:color="auto"/>
            <w:right w:val="none" w:sz="0" w:space="0" w:color="auto"/>
          </w:divBdr>
          <w:divsChild>
            <w:div w:id="452673883">
              <w:marLeft w:val="0"/>
              <w:marRight w:val="0"/>
              <w:marTop w:val="0"/>
              <w:marBottom w:val="0"/>
              <w:divBdr>
                <w:top w:val="none" w:sz="0" w:space="0" w:color="auto"/>
                <w:left w:val="none" w:sz="0" w:space="0" w:color="auto"/>
                <w:bottom w:val="none" w:sz="0" w:space="0" w:color="auto"/>
                <w:right w:val="none" w:sz="0" w:space="0" w:color="auto"/>
              </w:divBdr>
              <w:divsChild>
                <w:div w:id="1790709488">
                  <w:marLeft w:val="0"/>
                  <w:marRight w:val="0"/>
                  <w:marTop w:val="0"/>
                  <w:marBottom w:val="0"/>
                  <w:divBdr>
                    <w:top w:val="none" w:sz="0" w:space="0" w:color="auto"/>
                    <w:left w:val="none" w:sz="0" w:space="0" w:color="auto"/>
                    <w:bottom w:val="none" w:sz="0" w:space="0" w:color="auto"/>
                    <w:right w:val="none" w:sz="0" w:space="0" w:color="auto"/>
                  </w:divBdr>
                  <w:divsChild>
                    <w:div w:id="3480254">
                      <w:marLeft w:val="0"/>
                      <w:marRight w:val="0"/>
                      <w:marTop w:val="0"/>
                      <w:marBottom w:val="0"/>
                      <w:divBdr>
                        <w:top w:val="none" w:sz="0" w:space="0" w:color="auto"/>
                        <w:left w:val="none" w:sz="0" w:space="0" w:color="auto"/>
                        <w:bottom w:val="none" w:sz="0" w:space="0" w:color="auto"/>
                        <w:right w:val="none" w:sz="0" w:space="0" w:color="auto"/>
                      </w:divBdr>
                    </w:div>
                    <w:div w:id="8265514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30119538">
      <w:bodyDiv w:val="1"/>
      <w:marLeft w:val="0"/>
      <w:marRight w:val="0"/>
      <w:marTop w:val="0"/>
      <w:marBottom w:val="0"/>
      <w:divBdr>
        <w:top w:val="none" w:sz="0" w:space="0" w:color="auto"/>
        <w:left w:val="none" w:sz="0" w:space="0" w:color="auto"/>
        <w:bottom w:val="none" w:sz="0" w:space="0" w:color="auto"/>
        <w:right w:val="none" w:sz="0" w:space="0" w:color="auto"/>
      </w:divBdr>
    </w:div>
    <w:div w:id="234126022">
      <w:bodyDiv w:val="1"/>
      <w:marLeft w:val="0"/>
      <w:marRight w:val="0"/>
      <w:marTop w:val="0"/>
      <w:marBottom w:val="0"/>
      <w:divBdr>
        <w:top w:val="none" w:sz="0" w:space="0" w:color="auto"/>
        <w:left w:val="none" w:sz="0" w:space="0" w:color="auto"/>
        <w:bottom w:val="none" w:sz="0" w:space="0" w:color="auto"/>
        <w:right w:val="none" w:sz="0" w:space="0" w:color="auto"/>
      </w:divBdr>
    </w:div>
    <w:div w:id="239290576">
      <w:bodyDiv w:val="1"/>
      <w:marLeft w:val="0"/>
      <w:marRight w:val="0"/>
      <w:marTop w:val="0"/>
      <w:marBottom w:val="0"/>
      <w:divBdr>
        <w:top w:val="none" w:sz="0" w:space="0" w:color="auto"/>
        <w:left w:val="none" w:sz="0" w:space="0" w:color="auto"/>
        <w:bottom w:val="none" w:sz="0" w:space="0" w:color="auto"/>
        <w:right w:val="none" w:sz="0" w:space="0" w:color="auto"/>
      </w:divBdr>
    </w:div>
    <w:div w:id="242109951">
      <w:bodyDiv w:val="1"/>
      <w:marLeft w:val="0"/>
      <w:marRight w:val="0"/>
      <w:marTop w:val="0"/>
      <w:marBottom w:val="0"/>
      <w:divBdr>
        <w:top w:val="none" w:sz="0" w:space="0" w:color="auto"/>
        <w:left w:val="none" w:sz="0" w:space="0" w:color="auto"/>
        <w:bottom w:val="none" w:sz="0" w:space="0" w:color="auto"/>
        <w:right w:val="none" w:sz="0" w:space="0" w:color="auto"/>
      </w:divBdr>
    </w:div>
    <w:div w:id="245967215">
      <w:bodyDiv w:val="1"/>
      <w:marLeft w:val="0"/>
      <w:marRight w:val="0"/>
      <w:marTop w:val="0"/>
      <w:marBottom w:val="0"/>
      <w:divBdr>
        <w:top w:val="none" w:sz="0" w:space="0" w:color="auto"/>
        <w:left w:val="none" w:sz="0" w:space="0" w:color="auto"/>
        <w:bottom w:val="none" w:sz="0" w:space="0" w:color="auto"/>
        <w:right w:val="none" w:sz="0" w:space="0" w:color="auto"/>
      </w:divBdr>
    </w:div>
    <w:div w:id="250086036">
      <w:bodyDiv w:val="1"/>
      <w:marLeft w:val="0"/>
      <w:marRight w:val="0"/>
      <w:marTop w:val="0"/>
      <w:marBottom w:val="0"/>
      <w:divBdr>
        <w:top w:val="none" w:sz="0" w:space="0" w:color="auto"/>
        <w:left w:val="none" w:sz="0" w:space="0" w:color="auto"/>
        <w:bottom w:val="none" w:sz="0" w:space="0" w:color="auto"/>
        <w:right w:val="none" w:sz="0" w:space="0" w:color="auto"/>
      </w:divBdr>
    </w:div>
    <w:div w:id="253779574">
      <w:bodyDiv w:val="1"/>
      <w:marLeft w:val="0"/>
      <w:marRight w:val="0"/>
      <w:marTop w:val="0"/>
      <w:marBottom w:val="0"/>
      <w:divBdr>
        <w:top w:val="none" w:sz="0" w:space="0" w:color="auto"/>
        <w:left w:val="none" w:sz="0" w:space="0" w:color="auto"/>
        <w:bottom w:val="none" w:sz="0" w:space="0" w:color="auto"/>
        <w:right w:val="none" w:sz="0" w:space="0" w:color="auto"/>
      </w:divBdr>
    </w:div>
    <w:div w:id="261382599">
      <w:bodyDiv w:val="1"/>
      <w:marLeft w:val="0"/>
      <w:marRight w:val="0"/>
      <w:marTop w:val="0"/>
      <w:marBottom w:val="0"/>
      <w:divBdr>
        <w:top w:val="none" w:sz="0" w:space="0" w:color="auto"/>
        <w:left w:val="none" w:sz="0" w:space="0" w:color="auto"/>
        <w:bottom w:val="none" w:sz="0" w:space="0" w:color="auto"/>
        <w:right w:val="none" w:sz="0" w:space="0" w:color="auto"/>
      </w:divBdr>
    </w:div>
    <w:div w:id="265236115">
      <w:bodyDiv w:val="1"/>
      <w:marLeft w:val="0"/>
      <w:marRight w:val="0"/>
      <w:marTop w:val="0"/>
      <w:marBottom w:val="0"/>
      <w:divBdr>
        <w:top w:val="none" w:sz="0" w:space="0" w:color="auto"/>
        <w:left w:val="none" w:sz="0" w:space="0" w:color="auto"/>
        <w:bottom w:val="none" w:sz="0" w:space="0" w:color="auto"/>
        <w:right w:val="none" w:sz="0" w:space="0" w:color="auto"/>
      </w:divBdr>
    </w:div>
    <w:div w:id="265431844">
      <w:bodyDiv w:val="1"/>
      <w:marLeft w:val="0"/>
      <w:marRight w:val="0"/>
      <w:marTop w:val="0"/>
      <w:marBottom w:val="0"/>
      <w:divBdr>
        <w:top w:val="none" w:sz="0" w:space="0" w:color="auto"/>
        <w:left w:val="none" w:sz="0" w:space="0" w:color="auto"/>
        <w:bottom w:val="none" w:sz="0" w:space="0" w:color="auto"/>
        <w:right w:val="none" w:sz="0" w:space="0" w:color="auto"/>
      </w:divBdr>
    </w:div>
    <w:div w:id="268240921">
      <w:bodyDiv w:val="1"/>
      <w:marLeft w:val="0"/>
      <w:marRight w:val="0"/>
      <w:marTop w:val="0"/>
      <w:marBottom w:val="0"/>
      <w:divBdr>
        <w:top w:val="none" w:sz="0" w:space="0" w:color="auto"/>
        <w:left w:val="none" w:sz="0" w:space="0" w:color="auto"/>
        <w:bottom w:val="none" w:sz="0" w:space="0" w:color="auto"/>
        <w:right w:val="none" w:sz="0" w:space="0" w:color="auto"/>
      </w:divBdr>
    </w:div>
    <w:div w:id="269625677">
      <w:bodyDiv w:val="1"/>
      <w:marLeft w:val="0"/>
      <w:marRight w:val="0"/>
      <w:marTop w:val="0"/>
      <w:marBottom w:val="0"/>
      <w:divBdr>
        <w:top w:val="none" w:sz="0" w:space="0" w:color="auto"/>
        <w:left w:val="none" w:sz="0" w:space="0" w:color="auto"/>
        <w:bottom w:val="none" w:sz="0" w:space="0" w:color="auto"/>
        <w:right w:val="none" w:sz="0" w:space="0" w:color="auto"/>
      </w:divBdr>
    </w:div>
    <w:div w:id="271985169">
      <w:bodyDiv w:val="1"/>
      <w:marLeft w:val="0"/>
      <w:marRight w:val="0"/>
      <w:marTop w:val="0"/>
      <w:marBottom w:val="0"/>
      <w:divBdr>
        <w:top w:val="none" w:sz="0" w:space="0" w:color="auto"/>
        <w:left w:val="none" w:sz="0" w:space="0" w:color="auto"/>
        <w:bottom w:val="none" w:sz="0" w:space="0" w:color="auto"/>
        <w:right w:val="none" w:sz="0" w:space="0" w:color="auto"/>
      </w:divBdr>
    </w:div>
    <w:div w:id="272828950">
      <w:bodyDiv w:val="1"/>
      <w:marLeft w:val="0"/>
      <w:marRight w:val="0"/>
      <w:marTop w:val="0"/>
      <w:marBottom w:val="0"/>
      <w:divBdr>
        <w:top w:val="none" w:sz="0" w:space="0" w:color="auto"/>
        <w:left w:val="none" w:sz="0" w:space="0" w:color="auto"/>
        <w:bottom w:val="none" w:sz="0" w:space="0" w:color="auto"/>
        <w:right w:val="none" w:sz="0" w:space="0" w:color="auto"/>
      </w:divBdr>
    </w:div>
    <w:div w:id="275451603">
      <w:bodyDiv w:val="1"/>
      <w:marLeft w:val="0"/>
      <w:marRight w:val="0"/>
      <w:marTop w:val="0"/>
      <w:marBottom w:val="0"/>
      <w:divBdr>
        <w:top w:val="none" w:sz="0" w:space="0" w:color="auto"/>
        <w:left w:val="none" w:sz="0" w:space="0" w:color="auto"/>
        <w:bottom w:val="none" w:sz="0" w:space="0" w:color="auto"/>
        <w:right w:val="none" w:sz="0" w:space="0" w:color="auto"/>
      </w:divBdr>
    </w:div>
    <w:div w:id="276566873">
      <w:bodyDiv w:val="1"/>
      <w:marLeft w:val="0"/>
      <w:marRight w:val="0"/>
      <w:marTop w:val="0"/>
      <w:marBottom w:val="0"/>
      <w:divBdr>
        <w:top w:val="none" w:sz="0" w:space="0" w:color="auto"/>
        <w:left w:val="none" w:sz="0" w:space="0" w:color="auto"/>
        <w:bottom w:val="none" w:sz="0" w:space="0" w:color="auto"/>
        <w:right w:val="none" w:sz="0" w:space="0" w:color="auto"/>
      </w:divBdr>
    </w:div>
    <w:div w:id="288587419">
      <w:bodyDiv w:val="1"/>
      <w:marLeft w:val="0"/>
      <w:marRight w:val="0"/>
      <w:marTop w:val="0"/>
      <w:marBottom w:val="0"/>
      <w:divBdr>
        <w:top w:val="none" w:sz="0" w:space="0" w:color="auto"/>
        <w:left w:val="none" w:sz="0" w:space="0" w:color="auto"/>
        <w:bottom w:val="none" w:sz="0" w:space="0" w:color="auto"/>
        <w:right w:val="none" w:sz="0" w:space="0" w:color="auto"/>
      </w:divBdr>
    </w:div>
    <w:div w:id="293217943">
      <w:bodyDiv w:val="1"/>
      <w:marLeft w:val="0"/>
      <w:marRight w:val="0"/>
      <w:marTop w:val="0"/>
      <w:marBottom w:val="0"/>
      <w:divBdr>
        <w:top w:val="none" w:sz="0" w:space="0" w:color="auto"/>
        <w:left w:val="none" w:sz="0" w:space="0" w:color="auto"/>
        <w:bottom w:val="none" w:sz="0" w:space="0" w:color="auto"/>
        <w:right w:val="none" w:sz="0" w:space="0" w:color="auto"/>
      </w:divBdr>
    </w:div>
    <w:div w:id="295530534">
      <w:bodyDiv w:val="1"/>
      <w:marLeft w:val="0"/>
      <w:marRight w:val="0"/>
      <w:marTop w:val="0"/>
      <w:marBottom w:val="0"/>
      <w:divBdr>
        <w:top w:val="none" w:sz="0" w:space="0" w:color="auto"/>
        <w:left w:val="none" w:sz="0" w:space="0" w:color="auto"/>
        <w:bottom w:val="none" w:sz="0" w:space="0" w:color="auto"/>
        <w:right w:val="none" w:sz="0" w:space="0" w:color="auto"/>
      </w:divBdr>
    </w:div>
    <w:div w:id="295792792">
      <w:bodyDiv w:val="1"/>
      <w:marLeft w:val="0"/>
      <w:marRight w:val="0"/>
      <w:marTop w:val="0"/>
      <w:marBottom w:val="0"/>
      <w:divBdr>
        <w:top w:val="none" w:sz="0" w:space="0" w:color="auto"/>
        <w:left w:val="none" w:sz="0" w:space="0" w:color="auto"/>
        <w:bottom w:val="none" w:sz="0" w:space="0" w:color="auto"/>
        <w:right w:val="none" w:sz="0" w:space="0" w:color="auto"/>
      </w:divBdr>
    </w:div>
    <w:div w:id="297416715">
      <w:bodyDiv w:val="1"/>
      <w:marLeft w:val="0"/>
      <w:marRight w:val="0"/>
      <w:marTop w:val="0"/>
      <w:marBottom w:val="0"/>
      <w:divBdr>
        <w:top w:val="none" w:sz="0" w:space="0" w:color="auto"/>
        <w:left w:val="none" w:sz="0" w:space="0" w:color="auto"/>
        <w:bottom w:val="none" w:sz="0" w:space="0" w:color="auto"/>
        <w:right w:val="none" w:sz="0" w:space="0" w:color="auto"/>
      </w:divBdr>
    </w:div>
    <w:div w:id="300771684">
      <w:bodyDiv w:val="1"/>
      <w:marLeft w:val="0"/>
      <w:marRight w:val="0"/>
      <w:marTop w:val="0"/>
      <w:marBottom w:val="0"/>
      <w:divBdr>
        <w:top w:val="none" w:sz="0" w:space="0" w:color="auto"/>
        <w:left w:val="none" w:sz="0" w:space="0" w:color="auto"/>
        <w:bottom w:val="none" w:sz="0" w:space="0" w:color="auto"/>
        <w:right w:val="none" w:sz="0" w:space="0" w:color="auto"/>
      </w:divBdr>
    </w:div>
    <w:div w:id="305860485">
      <w:bodyDiv w:val="1"/>
      <w:marLeft w:val="0"/>
      <w:marRight w:val="0"/>
      <w:marTop w:val="0"/>
      <w:marBottom w:val="0"/>
      <w:divBdr>
        <w:top w:val="none" w:sz="0" w:space="0" w:color="auto"/>
        <w:left w:val="none" w:sz="0" w:space="0" w:color="auto"/>
        <w:bottom w:val="none" w:sz="0" w:space="0" w:color="auto"/>
        <w:right w:val="none" w:sz="0" w:space="0" w:color="auto"/>
      </w:divBdr>
      <w:divsChild>
        <w:div w:id="1645353794">
          <w:marLeft w:val="0"/>
          <w:marRight w:val="0"/>
          <w:marTop w:val="0"/>
          <w:marBottom w:val="0"/>
          <w:divBdr>
            <w:top w:val="none" w:sz="0" w:space="0" w:color="auto"/>
            <w:left w:val="none" w:sz="0" w:space="0" w:color="auto"/>
            <w:bottom w:val="none" w:sz="0" w:space="0" w:color="auto"/>
            <w:right w:val="none" w:sz="0" w:space="0" w:color="auto"/>
          </w:divBdr>
          <w:divsChild>
            <w:div w:id="413555077">
              <w:marLeft w:val="0"/>
              <w:marRight w:val="0"/>
              <w:marTop w:val="0"/>
              <w:marBottom w:val="0"/>
              <w:divBdr>
                <w:top w:val="none" w:sz="0" w:space="0" w:color="auto"/>
                <w:left w:val="none" w:sz="0" w:space="0" w:color="auto"/>
                <w:bottom w:val="none" w:sz="0" w:space="0" w:color="auto"/>
                <w:right w:val="none" w:sz="0" w:space="0" w:color="auto"/>
              </w:divBdr>
              <w:divsChild>
                <w:div w:id="2011831972">
                  <w:marLeft w:val="0"/>
                  <w:marRight w:val="0"/>
                  <w:marTop w:val="0"/>
                  <w:marBottom w:val="0"/>
                  <w:divBdr>
                    <w:top w:val="none" w:sz="0" w:space="0" w:color="auto"/>
                    <w:left w:val="none" w:sz="0" w:space="0" w:color="auto"/>
                    <w:bottom w:val="none" w:sz="0" w:space="0" w:color="auto"/>
                    <w:right w:val="none" w:sz="0" w:space="0" w:color="auto"/>
                  </w:divBdr>
                  <w:divsChild>
                    <w:div w:id="16641162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07126926">
      <w:bodyDiv w:val="1"/>
      <w:marLeft w:val="0"/>
      <w:marRight w:val="0"/>
      <w:marTop w:val="0"/>
      <w:marBottom w:val="0"/>
      <w:divBdr>
        <w:top w:val="none" w:sz="0" w:space="0" w:color="auto"/>
        <w:left w:val="none" w:sz="0" w:space="0" w:color="auto"/>
        <w:bottom w:val="none" w:sz="0" w:space="0" w:color="auto"/>
        <w:right w:val="none" w:sz="0" w:space="0" w:color="auto"/>
      </w:divBdr>
    </w:div>
    <w:div w:id="310794286">
      <w:bodyDiv w:val="1"/>
      <w:marLeft w:val="0"/>
      <w:marRight w:val="0"/>
      <w:marTop w:val="0"/>
      <w:marBottom w:val="0"/>
      <w:divBdr>
        <w:top w:val="none" w:sz="0" w:space="0" w:color="auto"/>
        <w:left w:val="none" w:sz="0" w:space="0" w:color="auto"/>
        <w:bottom w:val="none" w:sz="0" w:space="0" w:color="auto"/>
        <w:right w:val="none" w:sz="0" w:space="0" w:color="auto"/>
      </w:divBdr>
      <w:divsChild>
        <w:div w:id="1523936844">
          <w:marLeft w:val="0"/>
          <w:marRight w:val="0"/>
          <w:marTop w:val="0"/>
          <w:marBottom w:val="0"/>
          <w:divBdr>
            <w:top w:val="none" w:sz="0" w:space="0" w:color="auto"/>
            <w:left w:val="none" w:sz="0" w:space="0" w:color="auto"/>
            <w:bottom w:val="none" w:sz="0" w:space="0" w:color="auto"/>
            <w:right w:val="none" w:sz="0" w:space="0" w:color="auto"/>
          </w:divBdr>
        </w:div>
      </w:divsChild>
    </w:div>
    <w:div w:id="312560742">
      <w:bodyDiv w:val="1"/>
      <w:marLeft w:val="0"/>
      <w:marRight w:val="0"/>
      <w:marTop w:val="0"/>
      <w:marBottom w:val="0"/>
      <w:divBdr>
        <w:top w:val="none" w:sz="0" w:space="0" w:color="auto"/>
        <w:left w:val="none" w:sz="0" w:space="0" w:color="auto"/>
        <w:bottom w:val="none" w:sz="0" w:space="0" w:color="auto"/>
        <w:right w:val="none" w:sz="0" w:space="0" w:color="auto"/>
      </w:divBdr>
    </w:div>
    <w:div w:id="312953390">
      <w:bodyDiv w:val="1"/>
      <w:marLeft w:val="0"/>
      <w:marRight w:val="0"/>
      <w:marTop w:val="0"/>
      <w:marBottom w:val="0"/>
      <w:divBdr>
        <w:top w:val="none" w:sz="0" w:space="0" w:color="auto"/>
        <w:left w:val="none" w:sz="0" w:space="0" w:color="auto"/>
        <w:bottom w:val="none" w:sz="0" w:space="0" w:color="auto"/>
        <w:right w:val="none" w:sz="0" w:space="0" w:color="auto"/>
      </w:divBdr>
    </w:div>
    <w:div w:id="329991087">
      <w:bodyDiv w:val="1"/>
      <w:marLeft w:val="0"/>
      <w:marRight w:val="0"/>
      <w:marTop w:val="0"/>
      <w:marBottom w:val="0"/>
      <w:divBdr>
        <w:top w:val="none" w:sz="0" w:space="0" w:color="auto"/>
        <w:left w:val="none" w:sz="0" w:space="0" w:color="auto"/>
        <w:bottom w:val="none" w:sz="0" w:space="0" w:color="auto"/>
        <w:right w:val="none" w:sz="0" w:space="0" w:color="auto"/>
      </w:divBdr>
    </w:div>
    <w:div w:id="333074886">
      <w:bodyDiv w:val="1"/>
      <w:marLeft w:val="0"/>
      <w:marRight w:val="0"/>
      <w:marTop w:val="0"/>
      <w:marBottom w:val="0"/>
      <w:divBdr>
        <w:top w:val="none" w:sz="0" w:space="0" w:color="auto"/>
        <w:left w:val="none" w:sz="0" w:space="0" w:color="auto"/>
        <w:bottom w:val="none" w:sz="0" w:space="0" w:color="auto"/>
        <w:right w:val="none" w:sz="0" w:space="0" w:color="auto"/>
      </w:divBdr>
      <w:divsChild>
        <w:div w:id="1595628434">
          <w:marLeft w:val="0"/>
          <w:marRight w:val="0"/>
          <w:marTop w:val="0"/>
          <w:marBottom w:val="0"/>
          <w:divBdr>
            <w:top w:val="none" w:sz="0" w:space="0" w:color="auto"/>
            <w:left w:val="none" w:sz="0" w:space="0" w:color="auto"/>
            <w:bottom w:val="none" w:sz="0" w:space="0" w:color="auto"/>
            <w:right w:val="none" w:sz="0" w:space="0" w:color="auto"/>
          </w:divBdr>
        </w:div>
      </w:divsChild>
    </w:div>
    <w:div w:id="333260752">
      <w:bodyDiv w:val="1"/>
      <w:marLeft w:val="0"/>
      <w:marRight w:val="0"/>
      <w:marTop w:val="0"/>
      <w:marBottom w:val="0"/>
      <w:divBdr>
        <w:top w:val="none" w:sz="0" w:space="0" w:color="auto"/>
        <w:left w:val="none" w:sz="0" w:space="0" w:color="auto"/>
        <w:bottom w:val="none" w:sz="0" w:space="0" w:color="auto"/>
        <w:right w:val="none" w:sz="0" w:space="0" w:color="auto"/>
      </w:divBdr>
    </w:div>
    <w:div w:id="335233239">
      <w:bodyDiv w:val="1"/>
      <w:marLeft w:val="0"/>
      <w:marRight w:val="0"/>
      <w:marTop w:val="0"/>
      <w:marBottom w:val="0"/>
      <w:divBdr>
        <w:top w:val="none" w:sz="0" w:space="0" w:color="auto"/>
        <w:left w:val="none" w:sz="0" w:space="0" w:color="auto"/>
        <w:bottom w:val="none" w:sz="0" w:space="0" w:color="auto"/>
        <w:right w:val="none" w:sz="0" w:space="0" w:color="auto"/>
      </w:divBdr>
    </w:div>
    <w:div w:id="350228055">
      <w:bodyDiv w:val="1"/>
      <w:marLeft w:val="0"/>
      <w:marRight w:val="0"/>
      <w:marTop w:val="0"/>
      <w:marBottom w:val="0"/>
      <w:divBdr>
        <w:top w:val="none" w:sz="0" w:space="0" w:color="auto"/>
        <w:left w:val="none" w:sz="0" w:space="0" w:color="auto"/>
        <w:bottom w:val="none" w:sz="0" w:space="0" w:color="auto"/>
        <w:right w:val="none" w:sz="0" w:space="0" w:color="auto"/>
      </w:divBdr>
    </w:div>
    <w:div w:id="354160574">
      <w:bodyDiv w:val="1"/>
      <w:marLeft w:val="0"/>
      <w:marRight w:val="0"/>
      <w:marTop w:val="0"/>
      <w:marBottom w:val="0"/>
      <w:divBdr>
        <w:top w:val="none" w:sz="0" w:space="0" w:color="auto"/>
        <w:left w:val="none" w:sz="0" w:space="0" w:color="auto"/>
        <w:bottom w:val="none" w:sz="0" w:space="0" w:color="auto"/>
        <w:right w:val="none" w:sz="0" w:space="0" w:color="auto"/>
      </w:divBdr>
    </w:div>
    <w:div w:id="354814376">
      <w:bodyDiv w:val="1"/>
      <w:marLeft w:val="0"/>
      <w:marRight w:val="0"/>
      <w:marTop w:val="0"/>
      <w:marBottom w:val="0"/>
      <w:divBdr>
        <w:top w:val="none" w:sz="0" w:space="0" w:color="auto"/>
        <w:left w:val="none" w:sz="0" w:space="0" w:color="auto"/>
        <w:bottom w:val="none" w:sz="0" w:space="0" w:color="auto"/>
        <w:right w:val="none" w:sz="0" w:space="0" w:color="auto"/>
      </w:divBdr>
    </w:div>
    <w:div w:id="356129200">
      <w:bodyDiv w:val="1"/>
      <w:marLeft w:val="0"/>
      <w:marRight w:val="0"/>
      <w:marTop w:val="0"/>
      <w:marBottom w:val="0"/>
      <w:divBdr>
        <w:top w:val="none" w:sz="0" w:space="0" w:color="auto"/>
        <w:left w:val="none" w:sz="0" w:space="0" w:color="auto"/>
        <w:bottom w:val="none" w:sz="0" w:space="0" w:color="auto"/>
        <w:right w:val="none" w:sz="0" w:space="0" w:color="auto"/>
      </w:divBdr>
      <w:divsChild>
        <w:div w:id="1107116403">
          <w:marLeft w:val="0"/>
          <w:marRight w:val="0"/>
          <w:marTop w:val="0"/>
          <w:marBottom w:val="0"/>
          <w:divBdr>
            <w:top w:val="none" w:sz="0" w:space="0" w:color="auto"/>
            <w:left w:val="none" w:sz="0" w:space="0" w:color="auto"/>
            <w:bottom w:val="none" w:sz="0" w:space="0" w:color="auto"/>
            <w:right w:val="none" w:sz="0" w:space="0" w:color="auto"/>
          </w:divBdr>
        </w:div>
        <w:div w:id="1769890927">
          <w:marLeft w:val="0"/>
          <w:marRight w:val="0"/>
          <w:marTop w:val="0"/>
          <w:marBottom w:val="0"/>
          <w:divBdr>
            <w:top w:val="none" w:sz="0" w:space="0" w:color="auto"/>
            <w:left w:val="none" w:sz="0" w:space="0" w:color="auto"/>
            <w:bottom w:val="none" w:sz="0" w:space="0" w:color="auto"/>
            <w:right w:val="none" w:sz="0" w:space="0" w:color="auto"/>
          </w:divBdr>
        </w:div>
        <w:div w:id="1897164194">
          <w:marLeft w:val="0"/>
          <w:marRight w:val="0"/>
          <w:marTop w:val="0"/>
          <w:marBottom w:val="0"/>
          <w:divBdr>
            <w:top w:val="none" w:sz="0" w:space="0" w:color="auto"/>
            <w:left w:val="none" w:sz="0" w:space="0" w:color="auto"/>
            <w:bottom w:val="none" w:sz="0" w:space="0" w:color="auto"/>
            <w:right w:val="none" w:sz="0" w:space="0" w:color="auto"/>
          </w:divBdr>
        </w:div>
      </w:divsChild>
    </w:div>
    <w:div w:id="359823827">
      <w:bodyDiv w:val="1"/>
      <w:marLeft w:val="0"/>
      <w:marRight w:val="0"/>
      <w:marTop w:val="0"/>
      <w:marBottom w:val="0"/>
      <w:divBdr>
        <w:top w:val="none" w:sz="0" w:space="0" w:color="auto"/>
        <w:left w:val="none" w:sz="0" w:space="0" w:color="auto"/>
        <w:bottom w:val="none" w:sz="0" w:space="0" w:color="auto"/>
        <w:right w:val="none" w:sz="0" w:space="0" w:color="auto"/>
      </w:divBdr>
    </w:div>
    <w:div w:id="360208629">
      <w:bodyDiv w:val="1"/>
      <w:marLeft w:val="0"/>
      <w:marRight w:val="0"/>
      <w:marTop w:val="0"/>
      <w:marBottom w:val="0"/>
      <w:divBdr>
        <w:top w:val="none" w:sz="0" w:space="0" w:color="auto"/>
        <w:left w:val="none" w:sz="0" w:space="0" w:color="auto"/>
        <w:bottom w:val="none" w:sz="0" w:space="0" w:color="auto"/>
        <w:right w:val="none" w:sz="0" w:space="0" w:color="auto"/>
      </w:divBdr>
      <w:divsChild>
        <w:div w:id="1146514313">
          <w:marLeft w:val="0"/>
          <w:marRight w:val="0"/>
          <w:marTop w:val="0"/>
          <w:marBottom w:val="0"/>
          <w:divBdr>
            <w:top w:val="none" w:sz="0" w:space="0" w:color="auto"/>
            <w:left w:val="none" w:sz="0" w:space="0" w:color="auto"/>
            <w:bottom w:val="none" w:sz="0" w:space="0" w:color="auto"/>
            <w:right w:val="none" w:sz="0" w:space="0" w:color="auto"/>
          </w:divBdr>
        </w:div>
      </w:divsChild>
    </w:div>
    <w:div w:id="369377184">
      <w:bodyDiv w:val="1"/>
      <w:marLeft w:val="0"/>
      <w:marRight w:val="0"/>
      <w:marTop w:val="0"/>
      <w:marBottom w:val="0"/>
      <w:divBdr>
        <w:top w:val="none" w:sz="0" w:space="0" w:color="auto"/>
        <w:left w:val="none" w:sz="0" w:space="0" w:color="auto"/>
        <w:bottom w:val="none" w:sz="0" w:space="0" w:color="auto"/>
        <w:right w:val="none" w:sz="0" w:space="0" w:color="auto"/>
      </w:divBdr>
    </w:div>
    <w:div w:id="381903925">
      <w:bodyDiv w:val="1"/>
      <w:marLeft w:val="0"/>
      <w:marRight w:val="0"/>
      <w:marTop w:val="0"/>
      <w:marBottom w:val="0"/>
      <w:divBdr>
        <w:top w:val="none" w:sz="0" w:space="0" w:color="auto"/>
        <w:left w:val="none" w:sz="0" w:space="0" w:color="auto"/>
        <w:bottom w:val="none" w:sz="0" w:space="0" w:color="auto"/>
        <w:right w:val="none" w:sz="0" w:space="0" w:color="auto"/>
      </w:divBdr>
    </w:div>
    <w:div w:id="383405177">
      <w:bodyDiv w:val="1"/>
      <w:marLeft w:val="0"/>
      <w:marRight w:val="0"/>
      <w:marTop w:val="0"/>
      <w:marBottom w:val="0"/>
      <w:divBdr>
        <w:top w:val="none" w:sz="0" w:space="0" w:color="auto"/>
        <w:left w:val="none" w:sz="0" w:space="0" w:color="auto"/>
        <w:bottom w:val="none" w:sz="0" w:space="0" w:color="auto"/>
        <w:right w:val="none" w:sz="0" w:space="0" w:color="auto"/>
      </w:divBdr>
    </w:div>
    <w:div w:id="387188469">
      <w:bodyDiv w:val="1"/>
      <w:marLeft w:val="0"/>
      <w:marRight w:val="0"/>
      <w:marTop w:val="0"/>
      <w:marBottom w:val="0"/>
      <w:divBdr>
        <w:top w:val="none" w:sz="0" w:space="0" w:color="auto"/>
        <w:left w:val="none" w:sz="0" w:space="0" w:color="auto"/>
        <w:bottom w:val="none" w:sz="0" w:space="0" w:color="auto"/>
        <w:right w:val="none" w:sz="0" w:space="0" w:color="auto"/>
      </w:divBdr>
    </w:div>
    <w:div w:id="391971044">
      <w:bodyDiv w:val="1"/>
      <w:marLeft w:val="0"/>
      <w:marRight w:val="0"/>
      <w:marTop w:val="0"/>
      <w:marBottom w:val="0"/>
      <w:divBdr>
        <w:top w:val="none" w:sz="0" w:space="0" w:color="auto"/>
        <w:left w:val="none" w:sz="0" w:space="0" w:color="auto"/>
        <w:bottom w:val="none" w:sz="0" w:space="0" w:color="auto"/>
        <w:right w:val="none" w:sz="0" w:space="0" w:color="auto"/>
      </w:divBdr>
      <w:divsChild>
        <w:div w:id="140658236">
          <w:marLeft w:val="0"/>
          <w:marRight w:val="0"/>
          <w:marTop w:val="0"/>
          <w:marBottom w:val="0"/>
          <w:divBdr>
            <w:top w:val="none" w:sz="0" w:space="0" w:color="auto"/>
            <w:left w:val="none" w:sz="0" w:space="0" w:color="auto"/>
            <w:bottom w:val="none" w:sz="0" w:space="0" w:color="auto"/>
            <w:right w:val="none" w:sz="0" w:space="0" w:color="auto"/>
          </w:divBdr>
        </w:div>
      </w:divsChild>
    </w:div>
    <w:div w:id="398212657">
      <w:bodyDiv w:val="1"/>
      <w:marLeft w:val="0"/>
      <w:marRight w:val="0"/>
      <w:marTop w:val="0"/>
      <w:marBottom w:val="0"/>
      <w:divBdr>
        <w:top w:val="none" w:sz="0" w:space="0" w:color="auto"/>
        <w:left w:val="none" w:sz="0" w:space="0" w:color="auto"/>
        <w:bottom w:val="none" w:sz="0" w:space="0" w:color="auto"/>
        <w:right w:val="none" w:sz="0" w:space="0" w:color="auto"/>
      </w:divBdr>
    </w:div>
    <w:div w:id="400493022">
      <w:bodyDiv w:val="1"/>
      <w:marLeft w:val="0"/>
      <w:marRight w:val="0"/>
      <w:marTop w:val="0"/>
      <w:marBottom w:val="0"/>
      <w:divBdr>
        <w:top w:val="none" w:sz="0" w:space="0" w:color="auto"/>
        <w:left w:val="none" w:sz="0" w:space="0" w:color="auto"/>
        <w:bottom w:val="none" w:sz="0" w:space="0" w:color="auto"/>
        <w:right w:val="none" w:sz="0" w:space="0" w:color="auto"/>
      </w:divBdr>
    </w:div>
    <w:div w:id="407922217">
      <w:bodyDiv w:val="1"/>
      <w:marLeft w:val="0"/>
      <w:marRight w:val="0"/>
      <w:marTop w:val="0"/>
      <w:marBottom w:val="0"/>
      <w:divBdr>
        <w:top w:val="none" w:sz="0" w:space="0" w:color="auto"/>
        <w:left w:val="none" w:sz="0" w:space="0" w:color="auto"/>
        <w:bottom w:val="none" w:sz="0" w:space="0" w:color="auto"/>
        <w:right w:val="none" w:sz="0" w:space="0" w:color="auto"/>
      </w:divBdr>
    </w:div>
    <w:div w:id="408189499">
      <w:bodyDiv w:val="1"/>
      <w:marLeft w:val="0"/>
      <w:marRight w:val="0"/>
      <w:marTop w:val="0"/>
      <w:marBottom w:val="0"/>
      <w:divBdr>
        <w:top w:val="none" w:sz="0" w:space="0" w:color="auto"/>
        <w:left w:val="none" w:sz="0" w:space="0" w:color="auto"/>
        <w:bottom w:val="none" w:sz="0" w:space="0" w:color="auto"/>
        <w:right w:val="none" w:sz="0" w:space="0" w:color="auto"/>
      </w:divBdr>
    </w:div>
    <w:div w:id="414325466">
      <w:bodyDiv w:val="1"/>
      <w:marLeft w:val="0"/>
      <w:marRight w:val="0"/>
      <w:marTop w:val="0"/>
      <w:marBottom w:val="0"/>
      <w:divBdr>
        <w:top w:val="none" w:sz="0" w:space="0" w:color="auto"/>
        <w:left w:val="none" w:sz="0" w:space="0" w:color="auto"/>
        <w:bottom w:val="none" w:sz="0" w:space="0" w:color="auto"/>
        <w:right w:val="none" w:sz="0" w:space="0" w:color="auto"/>
      </w:divBdr>
    </w:div>
    <w:div w:id="414547181">
      <w:bodyDiv w:val="1"/>
      <w:marLeft w:val="0"/>
      <w:marRight w:val="0"/>
      <w:marTop w:val="0"/>
      <w:marBottom w:val="0"/>
      <w:divBdr>
        <w:top w:val="none" w:sz="0" w:space="0" w:color="auto"/>
        <w:left w:val="none" w:sz="0" w:space="0" w:color="auto"/>
        <w:bottom w:val="none" w:sz="0" w:space="0" w:color="auto"/>
        <w:right w:val="none" w:sz="0" w:space="0" w:color="auto"/>
      </w:divBdr>
    </w:div>
    <w:div w:id="422842009">
      <w:bodyDiv w:val="1"/>
      <w:marLeft w:val="0"/>
      <w:marRight w:val="0"/>
      <w:marTop w:val="0"/>
      <w:marBottom w:val="0"/>
      <w:divBdr>
        <w:top w:val="none" w:sz="0" w:space="0" w:color="auto"/>
        <w:left w:val="none" w:sz="0" w:space="0" w:color="auto"/>
        <w:bottom w:val="none" w:sz="0" w:space="0" w:color="auto"/>
        <w:right w:val="none" w:sz="0" w:space="0" w:color="auto"/>
      </w:divBdr>
    </w:div>
    <w:div w:id="425225771">
      <w:bodyDiv w:val="1"/>
      <w:marLeft w:val="0"/>
      <w:marRight w:val="0"/>
      <w:marTop w:val="0"/>
      <w:marBottom w:val="0"/>
      <w:divBdr>
        <w:top w:val="none" w:sz="0" w:space="0" w:color="auto"/>
        <w:left w:val="none" w:sz="0" w:space="0" w:color="auto"/>
        <w:bottom w:val="none" w:sz="0" w:space="0" w:color="auto"/>
        <w:right w:val="none" w:sz="0" w:space="0" w:color="auto"/>
      </w:divBdr>
    </w:div>
    <w:div w:id="432823552">
      <w:bodyDiv w:val="1"/>
      <w:marLeft w:val="0"/>
      <w:marRight w:val="0"/>
      <w:marTop w:val="0"/>
      <w:marBottom w:val="0"/>
      <w:divBdr>
        <w:top w:val="none" w:sz="0" w:space="0" w:color="auto"/>
        <w:left w:val="none" w:sz="0" w:space="0" w:color="auto"/>
        <w:bottom w:val="none" w:sz="0" w:space="0" w:color="auto"/>
        <w:right w:val="none" w:sz="0" w:space="0" w:color="auto"/>
      </w:divBdr>
    </w:div>
    <w:div w:id="437335336">
      <w:bodyDiv w:val="1"/>
      <w:marLeft w:val="0"/>
      <w:marRight w:val="0"/>
      <w:marTop w:val="0"/>
      <w:marBottom w:val="0"/>
      <w:divBdr>
        <w:top w:val="none" w:sz="0" w:space="0" w:color="auto"/>
        <w:left w:val="none" w:sz="0" w:space="0" w:color="auto"/>
        <w:bottom w:val="none" w:sz="0" w:space="0" w:color="auto"/>
        <w:right w:val="none" w:sz="0" w:space="0" w:color="auto"/>
      </w:divBdr>
    </w:div>
    <w:div w:id="439185118">
      <w:bodyDiv w:val="1"/>
      <w:marLeft w:val="0"/>
      <w:marRight w:val="0"/>
      <w:marTop w:val="0"/>
      <w:marBottom w:val="0"/>
      <w:divBdr>
        <w:top w:val="none" w:sz="0" w:space="0" w:color="auto"/>
        <w:left w:val="none" w:sz="0" w:space="0" w:color="auto"/>
        <w:bottom w:val="none" w:sz="0" w:space="0" w:color="auto"/>
        <w:right w:val="none" w:sz="0" w:space="0" w:color="auto"/>
      </w:divBdr>
    </w:div>
    <w:div w:id="441144717">
      <w:bodyDiv w:val="1"/>
      <w:marLeft w:val="0"/>
      <w:marRight w:val="0"/>
      <w:marTop w:val="0"/>
      <w:marBottom w:val="0"/>
      <w:divBdr>
        <w:top w:val="none" w:sz="0" w:space="0" w:color="auto"/>
        <w:left w:val="none" w:sz="0" w:space="0" w:color="auto"/>
        <w:bottom w:val="none" w:sz="0" w:space="0" w:color="auto"/>
        <w:right w:val="none" w:sz="0" w:space="0" w:color="auto"/>
      </w:divBdr>
    </w:div>
    <w:div w:id="442195029">
      <w:bodyDiv w:val="1"/>
      <w:marLeft w:val="0"/>
      <w:marRight w:val="0"/>
      <w:marTop w:val="0"/>
      <w:marBottom w:val="0"/>
      <w:divBdr>
        <w:top w:val="none" w:sz="0" w:space="0" w:color="auto"/>
        <w:left w:val="none" w:sz="0" w:space="0" w:color="auto"/>
        <w:bottom w:val="none" w:sz="0" w:space="0" w:color="auto"/>
        <w:right w:val="none" w:sz="0" w:space="0" w:color="auto"/>
      </w:divBdr>
    </w:div>
    <w:div w:id="444232434">
      <w:bodyDiv w:val="1"/>
      <w:marLeft w:val="0"/>
      <w:marRight w:val="0"/>
      <w:marTop w:val="0"/>
      <w:marBottom w:val="0"/>
      <w:divBdr>
        <w:top w:val="none" w:sz="0" w:space="0" w:color="auto"/>
        <w:left w:val="none" w:sz="0" w:space="0" w:color="auto"/>
        <w:bottom w:val="none" w:sz="0" w:space="0" w:color="auto"/>
        <w:right w:val="none" w:sz="0" w:space="0" w:color="auto"/>
      </w:divBdr>
    </w:div>
    <w:div w:id="449788010">
      <w:bodyDiv w:val="1"/>
      <w:marLeft w:val="0"/>
      <w:marRight w:val="0"/>
      <w:marTop w:val="0"/>
      <w:marBottom w:val="0"/>
      <w:divBdr>
        <w:top w:val="none" w:sz="0" w:space="0" w:color="auto"/>
        <w:left w:val="none" w:sz="0" w:space="0" w:color="auto"/>
        <w:bottom w:val="none" w:sz="0" w:space="0" w:color="auto"/>
        <w:right w:val="none" w:sz="0" w:space="0" w:color="auto"/>
      </w:divBdr>
    </w:div>
    <w:div w:id="450633611">
      <w:bodyDiv w:val="1"/>
      <w:marLeft w:val="0"/>
      <w:marRight w:val="0"/>
      <w:marTop w:val="0"/>
      <w:marBottom w:val="0"/>
      <w:divBdr>
        <w:top w:val="none" w:sz="0" w:space="0" w:color="auto"/>
        <w:left w:val="none" w:sz="0" w:space="0" w:color="auto"/>
        <w:bottom w:val="none" w:sz="0" w:space="0" w:color="auto"/>
        <w:right w:val="none" w:sz="0" w:space="0" w:color="auto"/>
      </w:divBdr>
    </w:div>
    <w:div w:id="458571376">
      <w:bodyDiv w:val="1"/>
      <w:marLeft w:val="0"/>
      <w:marRight w:val="0"/>
      <w:marTop w:val="0"/>
      <w:marBottom w:val="0"/>
      <w:divBdr>
        <w:top w:val="none" w:sz="0" w:space="0" w:color="auto"/>
        <w:left w:val="none" w:sz="0" w:space="0" w:color="auto"/>
        <w:bottom w:val="none" w:sz="0" w:space="0" w:color="auto"/>
        <w:right w:val="none" w:sz="0" w:space="0" w:color="auto"/>
      </w:divBdr>
    </w:div>
    <w:div w:id="463668296">
      <w:bodyDiv w:val="1"/>
      <w:marLeft w:val="0"/>
      <w:marRight w:val="0"/>
      <w:marTop w:val="0"/>
      <w:marBottom w:val="0"/>
      <w:divBdr>
        <w:top w:val="none" w:sz="0" w:space="0" w:color="auto"/>
        <w:left w:val="none" w:sz="0" w:space="0" w:color="auto"/>
        <w:bottom w:val="none" w:sz="0" w:space="0" w:color="auto"/>
        <w:right w:val="none" w:sz="0" w:space="0" w:color="auto"/>
      </w:divBdr>
    </w:div>
    <w:div w:id="464199927">
      <w:bodyDiv w:val="1"/>
      <w:marLeft w:val="0"/>
      <w:marRight w:val="0"/>
      <w:marTop w:val="0"/>
      <w:marBottom w:val="0"/>
      <w:divBdr>
        <w:top w:val="none" w:sz="0" w:space="0" w:color="auto"/>
        <w:left w:val="none" w:sz="0" w:space="0" w:color="auto"/>
        <w:bottom w:val="none" w:sz="0" w:space="0" w:color="auto"/>
        <w:right w:val="none" w:sz="0" w:space="0" w:color="auto"/>
      </w:divBdr>
    </w:div>
    <w:div w:id="466169773">
      <w:bodyDiv w:val="1"/>
      <w:marLeft w:val="0"/>
      <w:marRight w:val="0"/>
      <w:marTop w:val="0"/>
      <w:marBottom w:val="0"/>
      <w:divBdr>
        <w:top w:val="none" w:sz="0" w:space="0" w:color="auto"/>
        <w:left w:val="none" w:sz="0" w:space="0" w:color="auto"/>
        <w:bottom w:val="none" w:sz="0" w:space="0" w:color="auto"/>
        <w:right w:val="none" w:sz="0" w:space="0" w:color="auto"/>
      </w:divBdr>
    </w:div>
    <w:div w:id="468547927">
      <w:bodyDiv w:val="1"/>
      <w:marLeft w:val="0"/>
      <w:marRight w:val="0"/>
      <w:marTop w:val="0"/>
      <w:marBottom w:val="0"/>
      <w:divBdr>
        <w:top w:val="none" w:sz="0" w:space="0" w:color="auto"/>
        <w:left w:val="none" w:sz="0" w:space="0" w:color="auto"/>
        <w:bottom w:val="none" w:sz="0" w:space="0" w:color="auto"/>
        <w:right w:val="none" w:sz="0" w:space="0" w:color="auto"/>
      </w:divBdr>
    </w:div>
    <w:div w:id="471295417">
      <w:bodyDiv w:val="1"/>
      <w:marLeft w:val="0"/>
      <w:marRight w:val="0"/>
      <w:marTop w:val="0"/>
      <w:marBottom w:val="0"/>
      <w:divBdr>
        <w:top w:val="none" w:sz="0" w:space="0" w:color="auto"/>
        <w:left w:val="none" w:sz="0" w:space="0" w:color="auto"/>
        <w:bottom w:val="none" w:sz="0" w:space="0" w:color="auto"/>
        <w:right w:val="none" w:sz="0" w:space="0" w:color="auto"/>
      </w:divBdr>
    </w:div>
    <w:div w:id="473452730">
      <w:bodyDiv w:val="1"/>
      <w:marLeft w:val="0"/>
      <w:marRight w:val="0"/>
      <w:marTop w:val="0"/>
      <w:marBottom w:val="0"/>
      <w:divBdr>
        <w:top w:val="none" w:sz="0" w:space="0" w:color="auto"/>
        <w:left w:val="none" w:sz="0" w:space="0" w:color="auto"/>
        <w:bottom w:val="none" w:sz="0" w:space="0" w:color="auto"/>
        <w:right w:val="none" w:sz="0" w:space="0" w:color="auto"/>
      </w:divBdr>
    </w:div>
    <w:div w:id="476457542">
      <w:bodyDiv w:val="1"/>
      <w:marLeft w:val="0"/>
      <w:marRight w:val="0"/>
      <w:marTop w:val="0"/>
      <w:marBottom w:val="0"/>
      <w:divBdr>
        <w:top w:val="none" w:sz="0" w:space="0" w:color="auto"/>
        <w:left w:val="none" w:sz="0" w:space="0" w:color="auto"/>
        <w:bottom w:val="none" w:sz="0" w:space="0" w:color="auto"/>
        <w:right w:val="none" w:sz="0" w:space="0" w:color="auto"/>
      </w:divBdr>
      <w:divsChild>
        <w:div w:id="919362590">
          <w:marLeft w:val="0"/>
          <w:marRight w:val="0"/>
          <w:marTop w:val="0"/>
          <w:marBottom w:val="0"/>
          <w:divBdr>
            <w:top w:val="none" w:sz="0" w:space="0" w:color="auto"/>
            <w:left w:val="none" w:sz="0" w:space="0" w:color="auto"/>
            <w:bottom w:val="none" w:sz="0" w:space="0" w:color="auto"/>
            <w:right w:val="none" w:sz="0" w:space="0" w:color="auto"/>
          </w:divBdr>
        </w:div>
      </w:divsChild>
    </w:div>
    <w:div w:id="477650735">
      <w:bodyDiv w:val="1"/>
      <w:marLeft w:val="0"/>
      <w:marRight w:val="0"/>
      <w:marTop w:val="0"/>
      <w:marBottom w:val="0"/>
      <w:divBdr>
        <w:top w:val="none" w:sz="0" w:space="0" w:color="auto"/>
        <w:left w:val="none" w:sz="0" w:space="0" w:color="auto"/>
        <w:bottom w:val="none" w:sz="0" w:space="0" w:color="auto"/>
        <w:right w:val="none" w:sz="0" w:space="0" w:color="auto"/>
      </w:divBdr>
    </w:div>
    <w:div w:id="480197588">
      <w:bodyDiv w:val="1"/>
      <w:marLeft w:val="0"/>
      <w:marRight w:val="0"/>
      <w:marTop w:val="0"/>
      <w:marBottom w:val="0"/>
      <w:divBdr>
        <w:top w:val="none" w:sz="0" w:space="0" w:color="auto"/>
        <w:left w:val="none" w:sz="0" w:space="0" w:color="auto"/>
        <w:bottom w:val="none" w:sz="0" w:space="0" w:color="auto"/>
        <w:right w:val="none" w:sz="0" w:space="0" w:color="auto"/>
      </w:divBdr>
    </w:div>
    <w:div w:id="482508243">
      <w:bodyDiv w:val="1"/>
      <w:marLeft w:val="0"/>
      <w:marRight w:val="0"/>
      <w:marTop w:val="0"/>
      <w:marBottom w:val="0"/>
      <w:divBdr>
        <w:top w:val="none" w:sz="0" w:space="0" w:color="auto"/>
        <w:left w:val="none" w:sz="0" w:space="0" w:color="auto"/>
        <w:bottom w:val="none" w:sz="0" w:space="0" w:color="auto"/>
        <w:right w:val="none" w:sz="0" w:space="0" w:color="auto"/>
      </w:divBdr>
    </w:div>
    <w:div w:id="487864400">
      <w:bodyDiv w:val="1"/>
      <w:marLeft w:val="0"/>
      <w:marRight w:val="0"/>
      <w:marTop w:val="0"/>
      <w:marBottom w:val="0"/>
      <w:divBdr>
        <w:top w:val="none" w:sz="0" w:space="0" w:color="auto"/>
        <w:left w:val="none" w:sz="0" w:space="0" w:color="auto"/>
        <w:bottom w:val="none" w:sz="0" w:space="0" w:color="auto"/>
        <w:right w:val="none" w:sz="0" w:space="0" w:color="auto"/>
      </w:divBdr>
    </w:div>
    <w:div w:id="491408761">
      <w:bodyDiv w:val="1"/>
      <w:marLeft w:val="0"/>
      <w:marRight w:val="0"/>
      <w:marTop w:val="0"/>
      <w:marBottom w:val="0"/>
      <w:divBdr>
        <w:top w:val="none" w:sz="0" w:space="0" w:color="auto"/>
        <w:left w:val="none" w:sz="0" w:space="0" w:color="auto"/>
        <w:bottom w:val="none" w:sz="0" w:space="0" w:color="auto"/>
        <w:right w:val="none" w:sz="0" w:space="0" w:color="auto"/>
      </w:divBdr>
    </w:div>
    <w:div w:id="495347499">
      <w:bodyDiv w:val="1"/>
      <w:marLeft w:val="0"/>
      <w:marRight w:val="0"/>
      <w:marTop w:val="0"/>
      <w:marBottom w:val="0"/>
      <w:divBdr>
        <w:top w:val="none" w:sz="0" w:space="0" w:color="auto"/>
        <w:left w:val="none" w:sz="0" w:space="0" w:color="auto"/>
        <w:bottom w:val="none" w:sz="0" w:space="0" w:color="auto"/>
        <w:right w:val="none" w:sz="0" w:space="0" w:color="auto"/>
      </w:divBdr>
    </w:div>
    <w:div w:id="498421375">
      <w:bodyDiv w:val="1"/>
      <w:marLeft w:val="0"/>
      <w:marRight w:val="0"/>
      <w:marTop w:val="0"/>
      <w:marBottom w:val="0"/>
      <w:divBdr>
        <w:top w:val="none" w:sz="0" w:space="0" w:color="auto"/>
        <w:left w:val="none" w:sz="0" w:space="0" w:color="auto"/>
        <w:bottom w:val="none" w:sz="0" w:space="0" w:color="auto"/>
        <w:right w:val="none" w:sz="0" w:space="0" w:color="auto"/>
      </w:divBdr>
    </w:div>
    <w:div w:id="506022467">
      <w:bodyDiv w:val="1"/>
      <w:marLeft w:val="0"/>
      <w:marRight w:val="0"/>
      <w:marTop w:val="0"/>
      <w:marBottom w:val="0"/>
      <w:divBdr>
        <w:top w:val="none" w:sz="0" w:space="0" w:color="auto"/>
        <w:left w:val="none" w:sz="0" w:space="0" w:color="auto"/>
        <w:bottom w:val="none" w:sz="0" w:space="0" w:color="auto"/>
        <w:right w:val="none" w:sz="0" w:space="0" w:color="auto"/>
      </w:divBdr>
    </w:div>
    <w:div w:id="508982262">
      <w:bodyDiv w:val="1"/>
      <w:marLeft w:val="0"/>
      <w:marRight w:val="0"/>
      <w:marTop w:val="0"/>
      <w:marBottom w:val="0"/>
      <w:divBdr>
        <w:top w:val="none" w:sz="0" w:space="0" w:color="auto"/>
        <w:left w:val="none" w:sz="0" w:space="0" w:color="auto"/>
        <w:bottom w:val="none" w:sz="0" w:space="0" w:color="auto"/>
        <w:right w:val="none" w:sz="0" w:space="0" w:color="auto"/>
      </w:divBdr>
    </w:div>
    <w:div w:id="510992278">
      <w:bodyDiv w:val="1"/>
      <w:marLeft w:val="0"/>
      <w:marRight w:val="0"/>
      <w:marTop w:val="0"/>
      <w:marBottom w:val="0"/>
      <w:divBdr>
        <w:top w:val="none" w:sz="0" w:space="0" w:color="auto"/>
        <w:left w:val="none" w:sz="0" w:space="0" w:color="auto"/>
        <w:bottom w:val="none" w:sz="0" w:space="0" w:color="auto"/>
        <w:right w:val="none" w:sz="0" w:space="0" w:color="auto"/>
      </w:divBdr>
    </w:div>
    <w:div w:id="512841763">
      <w:bodyDiv w:val="1"/>
      <w:marLeft w:val="0"/>
      <w:marRight w:val="0"/>
      <w:marTop w:val="0"/>
      <w:marBottom w:val="0"/>
      <w:divBdr>
        <w:top w:val="none" w:sz="0" w:space="0" w:color="auto"/>
        <w:left w:val="none" w:sz="0" w:space="0" w:color="auto"/>
        <w:bottom w:val="none" w:sz="0" w:space="0" w:color="auto"/>
        <w:right w:val="none" w:sz="0" w:space="0" w:color="auto"/>
      </w:divBdr>
    </w:div>
    <w:div w:id="520320782">
      <w:bodyDiv w:val="1"/>
      <w:marLeft w:val="0"/>
      <w:marRight w:val="0"/>
      <w:marTop w:val="0"/>
      <w:marBottom w:val="0"/>
      <w:divBdr>
        <w:top w:val="none" w:sz="0" w:space="0" w:color="auto"/>
        <w:left w:val="none" w:sz="0" w:space="0" w:color="auto"/>
        <w:bottom w:val="none" w:sz="0" w:space="0" w:color="auto"/>
        <w:right w:val="none" w:sz="0" w:space="0" w:color="auto"/>
      </w:divBdr>
    </w:div>
    <w:div w:id="520968811">
      <w:bodyDiv w:val="1"/>
      <w:marLeft w:val="0"/>
      <w:marRight w:val="0"/>
      <w:marTop w:val="0"/>
      <w:marBottom w:val="0"/>
      <w:divBdr>
        <w:top w:val="none" w:sz="0" w:space="0" w:color="auto"/>
        <w:left w:val="none" w:sz="0" w:space="0" w:color="auto"/>
        <w:bottom w:val="none" w:sz="0" w:space="0" w:color="auto"/>
        <w:right w:val="none" w:sz="0" w:space="0" w:color="auto"/>
      </w:divBdr>
    </w:div>
    <w:div w:id="527448654">
      <w:bodyDiv w:val="1"/>
      <w:marLeft w:val="0"/>
      <w:marRight w:val="0"/>
      <w:marTop w:val="0"/>
      <w:marBottom w:val="0"/>
      <w:divBdr>
        <w:top w:val="none" w:sz="0" w:space="0" w:color="auto"/>
        <w:left w:val="none" w:sz="0" w:space="0" w:color="auto"/>
        <w:bottom w:val="none" w:sz="0" w:space="0" w:color="auto"/>
        <w:right w:val="none" w:sz="0" w:space="0" w:color="auto"/>
      </w:divBdr>
    </w:div>
    <w:div w:id="527837299">
      <w:bodyDiv w:val="1"/>
      <w:marLeft w:val="0"/>
      <w:marRight w:val="0"/>
      <w:marTop w:val="0"/>
      <w:marBottom w:val="0"/>
      <w:divBdr>
        <w:top w:val="none" w:sz="0" w:space="0" w:color="auto"/>
        <w:left w:val="none" w:sz="0" w:space="0" w:color="auto"/>
        <w:bottom w:val="none" w:sz="0" w:space="0" w:color="auto"/>
        <w:right w:val="none" w:sz="0" w:space="0" w:color="auto"/>
      </w:divBdr>
    </w:div>
    <w:div w:id="528488078">
      <w:bodyDiv w:val="1"/>
      <w:marLeft w:val="0"/>
      <w:marRight w:val="0"/>
      <w:marTop w:val="0"/>
      <w:marBottom w:val="0"/>
      <w:divBdr>
        <w:top w:val="none" w:sz="0" w:space="0" w:color="auto"/>
        <w:left w:val="none" w:sz="0" w:space="0" w:color="auto"/>
        <w:bottom w:val="none" w:sz="0" w:space="0" w:color="auto"/>
        <w:right w:val="none" w:sz="0" w:space="0" w:color="auto"/>
      </w:divBdr>
    </w:div>
    <w:div w:id="529534072">
      <w:bodyDiv w:val="1"/>
      <w:marLeft w:val="0"/>
      <w:marRight w:val="0"/>
      <w:marTop w:val="0"/>
      <w:marBottom w:val="0"/>
      <w:divBdr>
        <w:top w:val="none" w:sz="0" w:space="0" w:color="auto"/>
        <w:left w:val="none" w:sz="0" w:space="0" w:color="auto"/>
        <w:bottom w:val="none" w:sz="0" w:space="0" w:color="auto"/>
        <w:right w:val="none" w:sz="0" w:space="0" w:color="auto"/>
      </w:divBdr>
    </w:div>
    <w:div w:id="532114985">
      <w:bodyDiv w:val="1"/>
      <w:marLeft w:val="0"/>
      <w:marRight w:val="0"/>
      <w:marTop w:val="0"/>
      <w:marBottom w:val="0"/>
      <w:divBdr>
        <w:top w:val="none" w:sz="0" w:space="0" w:color="auto"/>
        <w:left w:val="none" w:sz="0" w:space="0" w:color="auto"/>
        <w:bottom w:val="none" w:sz="0" w:space="0" w:color="auto"/>
        <w:right w:val="none" w:sz="0" w:space="0" w:color="auto"/>
      </w:divBdr>
    </w:div>
    <w:div w:id="532302633">
      <w:bodyDiv w:val="1"/>
      <w:marLeft w:val="0"/>
      <w:marRight w:val="0"/>
      <w:marTop w:val="0"/>
      <w:marBottom w:val="0"/>
      <w:divBdr>
        <w:top w:val="none" w:sz="0" w:space="0" w:color="auto"/>
        <w:left w:val="none" w:sz="0" w:space="0" w:color="auto"/>
        <w:bottom w:val="none" w:sz="0" w:space="0" w:color="auto"/>
        <w:right w:val="none" w:sz="0" w:space="0" w:color="auto"/>
      </w:divBdr>
    </w:div>
    <w:div w:id="533345940">
      <w:bodyDiv w:val="1"/>
      <w:marLeft w:val="0"/>
      <w:marRight w:val="0"/>
      <w:marTop w:val="0"/>
      <w:marBottom w:val="0"/>
      <w:divBdr>
        <w:top w:val="none" w:sz="0" w:space="0" w:color="auto"/>
        <w:left w:val="none" w:sz="0" w:space="0" w:color="auto"/>
        <w:bottom w:val="none" w:sz="0" w:space="0" w:color="auto"/>
        <w:right w:val="none" w:sz="0" w:space="0" w:color="auto"/>
      </w:divBdr>
    </w:div>
    <w:div w:id="535196110">
      <w:bodyDiv w:val="1"/>
      <w:marLeft w:val="0"/>
      <w:marRight w:val="0"/>
      <w:marTop w:val="0"/>
      <w:marBottom w:val="0"/>
      <w:divBdr>
        <w:top w:val="none" w:sz="0" w:space="0" w:color="auto"/>
        <w:left w:val="none" w:sz="0" w:space="0" w:color="auto"/>
        <w:bottom w:val="none" w:sz="0" w:space="0" w:color="auto"/>
        <w:right w:val="none" w:sz="0" w:space="0" w:color="auto"/>
      </w:divBdr>
    </w:div>
    <w:div w:id="540938252">
      <w:bodyDiv w:val="1"/>
      <w:marLeft w:val="0"/>
      <w:marRight w:val="0"/>
      <w:marTop w:val="0"/>
      <w:marBottom w:val="0"/>
      <w:divBdr>
        <w:top w:val="none" w:sz="0" w:space="0" w:color="auto"/>
        <w:left w:val="none" w:sz="0" w:space="0" w:color="auto"/>
        <w:bottom w:val="none" w:sz="0" w:space="0" w:color="auto"/>
        <w:right w:val="none" w:sz="0" w:space="0" w:color="auto"/>
      </w:divBdr>
    </w:div>
    <w:div w:id="543371436">
      <w:bodyDiv w:val="1"/>
      <w:marLeft w:val="0"/>
      <w:marRight w:val="0"/>
      <w:marTop w:val="0"/>
      <w:marBottom w:val="0"/>
      <w:divBdr>
        <w:top w:val="none" w:sz="0" w:space="0" w:color="auto"/>
        <w:left w:val="none" w:sz="0" w:space="0" w:color="auto"/>
        <w:bottom w:val="none" w:sz="0" w:space="0" w:color="auto"/>
        <w:right w:val="none" w:sz="0" w:space="0" w:color="auto"/>
      </w:divBdr>
    </w:div>
    <w:div w:id="549536292">
      <w:bodyDiv w:val="1"/>
      <w:marLeft w:val="0"/>
      <w:marRight w:val="0"/>
      <w:marTop w:val="0"/>
      <w:marBottom w:val="0"/>
      <w:divBdr>
        <w:top w:val="none" w:sz="0" w:space="0" w:color="auto"/>
        <w:left w:val="none" w:sz="0" w:space="0" w:color="auto"/>
        <w:bottom w:val="none" w:sz="0" w:space="0" w:color="auto"/>
        <w:right w:val="none" w:sz="0" w:space="0" w:color="auto"/>
      </w:divBdr>
    </w:div>
    <w:div w:id="552035158">
      <w:bodyDiv w:val="1"/>
      <w:marLeft w:val="0"/>
      <w:marRight w:val="0"/>
      <w:marTop w:val="0"/>
      <w:marBottom w:val="0"/>
      <w:divBdr>
        <w:top w:val="none" w:sz="0" w:space="0" w:color="auto"/>
        <w:left w:val="none" w:sz="0" w:space="0" w:color="auto"/>
        <w:bottom w:val="none" w:sz="0" w:space="0" w:color="auto"/>
        <w:right w:val="none" w:sz="0" w:space="0" w:color="auto"/>
      </w:divBdr>
    </w:div>
    <w:div w:id="552468649">
      <w:bodyDiv w:val="1"/>
      <w:marLeft w:val="0"/>
      <w:marRight w:val="0"/>
      <w:marTop w:val="0"/>
      <w:marBottom w:val="0"/>
      <w:divBdr>
        <w:top w:val="none" w:sz="0" w:space="0" w:color="auto"/>
        <w:left w:val="none" w:sz="0" w:space="0" w:color="auto"/>
        <w:bottom w:val="none" w:sz="0" w:space="0" w:color="auto"/>
        <w:right w:val="none" w:sz="0" w:space="0" w:color="auto"/>
      </w:divBdr>
    </w:div>
    <w:div w:id="554698823">
      <w:bodyDiv w:val="1"/>
      <w:marLeft w:val="0"/>
      <w:marRight w:val="0"/>
      <w:marTop w:val="0"/>
      <w:marBottom w:val="0"/>
      <w:divBdr>
        <w:top w:val="none" w:sz="0" w:space="0" w:color="auto"/>
        <w:left w:val="none" w:sz="0" w:space="0" w:color="auto"/>
        <w:bottom w:val="none" w:sz="0" w:space="0" w:color="auto"/>
        <w:right w:val="none" w:sz="0" w:space="0" w:color="auto"/>
      </w:divBdr>
    </w:div>
    <w:div w:id="557520908">
      <w:bodyDiv w:val="1"/>
      <w:marLeft w:val="0"/>
      <w:marRight w:val="0"/>
      <w:marTop w:val="0"/>
      <w:marBottom w:val="0"/>
      <w:divBdr>
        <w:top w:val="none" w:sz="0" w:space="0" w:color="auto"/>
        <w:left w:val="none" w:sz="0" w:space="0" w:color="auto"/>
        <w:bottom w:val="none" w:sz="0" w:space="0" w:color="auto"/>
        <w:right w:val="none" w:sz="0" w:space="0" w:color="auto"/>
      </w:divBdr>
    </w:div>
    <w:div w:id="558593008">
      <w:bodyDiv w:val="1"/>
      <w:marLeft w:val="0"/>
      <w:marRight w:val="0"/>
      <w:marTop w:val="0"/>
      <w:marBottom w:val="0"/>
      <w:divBdr>
        <w:top w:val="none" w:sz="0" w:space="0" w:color="auto"/>
        <w:left w:val="none" w:sz="0" w:space="0" w:color="auto"/>
        <w:bottom w:val="none" w:sz="0" w:space="0" w:color="auto"/>
        <w:right w:val="none" w:sz="0" w:space="0" w:color="auto"/>
      </w:divBdr>
    </w:div>
    <w:div w:id="561134267">
      <w:bodyDiv w:val="1"/>
      <w:marLeft w:val="0"/>
      <w:marRight w:val="0"/>
      <w:marTop w:val="0"/>
      <w:marBottom w:val="0"/>
      <w:divBdr>
        <w:top w:val="none" w:sz="0" w:space="0" w:color="auto"/>
        <w:left w:val="none" w:sz="0" w:space="0" w:color="auto"/>
        <w:bottom w:val="none" w:sz="0" w:space="0" w:color="auto"/>
        <w:right w:val="none" w:sz="0" w:space="0" w:color="auto"/>
      </w:divBdr>
    </w:div>
    <w:div w:id="568926707">
      <w:bodyDiv w:val="1"/>
      <w:marLeft w:val="0"/>
      <w:marRight w:val="0"/>
      <w:marTop w:val="0"/>
      <w:marBottom w:val="0"/>
      <w:divBdr>
        <w:top w:val="none" w:sz="0" w:space="0" w:color="auto"/>
        <w:left w:val="none" w:sz="0" w:space="0" w:color="auto"/>
        <w:bottom w:val="none" w:sz="0" w:space="0" w:color="auto"/>
        <w:right w:val="none" w:sz="0" w:space="0" w:color="auto"/>
      </w:divBdr>
    </w:div>
    <w:div w:id="571888577">
      <w:bodyDiv w:val="1"/>
      <w:marLeft w:val="0"/>
      <w:marRight w:val="0"/>
      <w:marTop w:val="0"/>
      <w:marBottom w:val="0"/>
      <w:divBdr>
        <w:top w:val="none" w:sz="0" w:space="0" w:color="auto"/>
        <w:left w:val="none" w:sz="0" w:space="0" w:color="auto"/>
        <w:bottom w:val="none" w:sz="0" w:space="0" w:color="auto"/>
        <w:right w:val="none" w:sz="0" w:space="0" w:color="auto"/>
      </w:divBdr>
    </w:div>
    <w:div w:id="573583951">
      <w:bodyDiv w:val="1"/>
      <w:marLeft w:val="0"/>
      <w:marRight w:val="0"/>
      <w:marTop w:val="0"/>
      <w:marBottom w:val="0"/>
      <w:divBdr>
        <w:top w:val="none" w:sz="0" w:space="0" w:color="auto"/>
        <w:left w:val="none" w:sz="0" w:space="0" w:color="auto"/>
        <w:bottom w:val="none" w:sz="0" w:space="0" w:color="auto"/>
        <w:right w:val="none" w:sz="0" w:space="0" w:color="auto"/>
      </w:divBdr>
    </w:div>
    <w:div w:id="589393289">
      <w:bodyDiv w:val="1"/>
      <w:marLeft w:val="0"/>
      <w:marRight w:val="0"/>
      <w:marTop w:val="0"/>
      <w:marBottom w:val="0"/>
      <w:divBdr>
        <w:top w:val="none" w:sz="0" w:space="0" w:color="auto"/>
        <w:left w:val="none" w:sz="0" w:space="0" w:color="auto"/>
        <w:bottom w:val="none" w:sz="0" w:space="0" w:color="auto"/>
        <w:right w:val="none" w:sz="0" w:space="0" w:color="auto"/>
      </w:divBdr>
    </w:div>
    <w:div w:id="594364182">
      <w:bodyDiv w:val="1"/>
      <w:marLeft w:val="0"/>
      <w:marRight w:val="0"/>
      <w:marTop w:val="0"/>
      <w:marBottom w:val="0"/>
      <w:divBdr>
        <w:top w:val="none" w:sz="0" w:space="0" w:color="auto"/>
        <w:left w:val="none" w:sz="0" w:space="0" w:color="auto"/>
        <w:bottom w:val="none" w:sz="0" w:space="0" w:color="auto"/>
        <w:right w:val="none" w:sz="0" w:space="0" w:color="auto"/>
      </w:divBdr>
    </w:div>
    <w:div w:id="594942607">
      <w:bodyDiv w:val="1"/>
      <w:marLeft w:val="0"/>
      <w:marRight w:val="0"/>
      <w:marTop w:val="0"/>
      <w:marBottom w:val="0"/>
      <w:divBdr>
        <w:top w:val="none" w:sz="0" w:space="0" w:color="auto"/>
        <w:left w:val="none" w:sz="0" w:space="0" w:color="auto"/>
        <w:bottom w:val="none" w:sz="0" w:space="0" w:color="auto"/>
        <w:right w:val="none" w:sz="0" w:space="0" w:color="auto"/>
      </w:divBdr>
    </w:div>
    <w:div w:id="607469113">
      <w:bodyDiv w:val="1"/>
      <w:marLeft w:val="0"/>
      <w:marRight w:val="0"/>
      <w:marTop w:val="0"/>
      <w:marBottom w:val="0"/>
      <w:divBdr>
        <w:top w:val="none" w:sz="0" w:space="0" w:color="auto"/>
        <w:left w:val="none" w:sz="0" w:space="0" w:color="auto"/>
        <w:bottom w:val="none" w:sz="0" w:space="0" w:color="auto"/>
        <w:right w:val="none" w:sz="0" w:space="0" w:color="auto"/>
      </w:divBdr>
    </w:div>
    <w:div w:id="615984788">
      <w:bodyDiv w:val="1"/>
      <w:marLeft w:val="0"/>
      <w:marRight w:val="0"/>
      <w:marTop w:val="0"/>
      <w:marBottom w:val="0"/>
      <w:divBdr>
        <w:top w:val="none" w:sz="0" w:space="0" w:color="auto"/>
        <w:left w:val="none" w:sz="0" w:space="0" w:color="auto"/>
        <w:bottom w:val="none" w:sz="0" w:space="0" w:color="auto"/>
        <w:right w:val="none" w:sz="0" w:space="0" w:color="auto"/>
      </w:divBdr>
    </w:div>
    <w:div w:id="617563539">
      <w:bodyDiv w:val="1"/>
      <w:marLeft w:val="0"/>
      <w:marRight w:val="0"/>
      <w:marTop w:val="0"/>
      <w:marBottom w:val="0"/>
      <w:divBdr>
        <w:top w:val="none" w:sz="0" w:space="0" w:color="auto"/>
        <w:left w:val="none" w:sz="0" w:space="0" w:color="auto"/>
        <w:bottom w:val="none" w:sz="0" w:space="0" w:color="auto"/>
        <w:right w:val="none" w:sz="0" w:space="0" w:color="auto"/>
      </w:divBdr>
      <w:divsChild>
        <w:div w:id="5793944">
          <w:marLeft w:val="0"/>
          <w:marRight w:val="0"/>
          <w:marTop w:val="0"/>
          <w:marBottom w:val="0"/>
          <w:divBdr>
            <w:top w:val="none" w:sz="0" w:space="0" w:color="auto"/>
            <w:left w:val="none" w:sz="0" w:space="0" w:color="auto"/>
            <w:bottom w:val="none" w:sz="0" w:space="0" w:color="auto"/>
            <w:right w:val="none" w:sz="0" w:space="0" w:color="auto"/>
          </w:divBdr>
        </w:div>
        <w:div w:id="604918757">
          <w:marLeft w:val="0"/>
          <w:marRight w:val="0"/>
          <w:marTop w:val="0"/>
          <w:marBottom w:val="0"/>
          <w:divBdr>
            <w:top w:val="none" w:sz="0" w:space="0" w:color="auto"/>
            <w:left w:val="none" w:sz="0" w:space="0" w:color="auto"/>
            <w:bottom w:val="none" w:sz="0" w:space="0" w:color="auto"/>
            <w:right w:val="none" w:sz="0" w:space="0" w:color="auto"/>
          </w:divBdr>
        </w:div>
        <w:div w:id="612784592">
          <w:marLeft w:val="0"/>
          <w:marRight w:val="0"/>
          <w:marTop w:val="0"/>
          <w:marBottom w:val="0"/>
          <w:divBdr>
            <w:top w:val="none" w:sz="0" w:space="0" w:color="auto"/>
            <w:left w:val="none" w:sz="0" w:space="0" w:color="auto"/>
            <w:bottom w:val="none" w:sz="0" w:space="0" w:color="auto"/>
            <w:right w:val="none" w:sz="0" w:space="0" w:color="auto"/>
          </w:divBdr>
        </w:div>
        <w:div w:id="860357288">
          <w:marLeft w:val="0"/>
          <w:marRight w:val="0"/>
          <w:marTop w:val="0"/>
          <w:marBottom w:val="0"/>
          <w:divBdr>
            <w:top w:val="none" w:sz="0" w:space="0" w:color="auto"/>
            <w:left w:val="none" w:sz="0" w:space="0" w:color="auto"/>
            <w:bottom w:val="none" w:sz="0" w:space="0" w:color="auto"/>
            <w:right w:val="none" w:sz="0" w:space="0" w:color="auto"/>
          </w:divBdr>
        </w:div>
        <w:div w:id="1431899615">
          <w:marLeft w:val="0"/>
          <w:marRight w:val="0"/>
          <w:marTop w:val="0"/>
          <w:marBottom w:val="0"/>
          <w:divBdr>
            <w:top w:val="none" w:sz="0" w:space="0" w:color="auto"/>
            <w:left w:val="none" w:sz="0" w:space="0" w:color="auto"/>
            <w:bottom w:val="none" w:sz="0" w:space="0" w:color="auto"/>
            <w:right w:val="none" w:sz="0" w:space="0" w:color="auto"/>
          </w:divBdr>
        </w:div>
        <w:div w:id="1886990111">
          <w:marLeft w:val="0"/>
          <w:marRight w:val="0"/>
          <w:marTop w:val="0"/>
          <w:marBottom w:val="0"/>
          <w:divBdr>
            <w:top w:val="none" w:sz="0" w:space="0" w:color="auto"/>
            <w:left w:val="none" w:sz="0" w:space="0" w:color="auto"/>
            <w:bottom w:val="none" w:sz="0" w:space="0" w:color="auto"/>
            <w:right w:val="none" w:sz="0" w:space="0" w:color="auto"/>
          </w:divBdr>
        </w:div>
      </w:divsChild>
    </w:div>
    <w:div w:id="619726082">
      <w:bodyDiv w:val="1"/>
      <w:marLeft w:val="0"/>
      <w:marRight w:val="0"/>
      <w:marTop w:val="0"/>
      <w:marBottom w:val="0"/>
      <w:divBdr>
        <w:top w:val="none" w:sz="0" w:space="0" w:color="auto"/>
        <w:left w:val="none" w:sz="0" w:space="0" w:color="auto"/>
        <w:bottom w:val="none" w:sz="0" w:space="0" w:color="auto"/>
        <w:right w:val="none" w:sz="0" w:space="0" w:color="auto"/>
      </w:divBdr>
    </w:div>
    <w:div w:id="630131670">
      <w:bodyDiv w:val="1"/>
      <w:marLeft w:val="0"/>
      <w:marRight w:val="0"/>
      <w:marTop w:val="0"/>
      <w:marBottom w:val="0"/>
      <w:divBdr>
        <w:top w:val="none" w:sz="0" w:space="0" w:color="auto"/>
        <w:left w:val="none" w:sz="0" w:space="0" w:color="auto"/>
        <w:bottom w:val="none" w:sz="0" w:space="0" w:color="auto"/>
        <w:right w:val="none" w:sz="0" w:space="0" w:color="auto"/>
      </w:divBdr>
    </w:div>
    <w:div w:id="643318140">
      <w:bodyDiv w:val="1"/>
      <w:marLeft w:val="0"/>
      <w:marRight w:val="0"/>
      <w:marTop w:val="0"/>
      <w:marBottom w:val="0"/>
      <w:divBdr>
        <w:top w:val="none" w:sz="0" w:space="0" w:color="auto"/>
        <w:left w:val="none" w:sz="0" w:space="0" w:color="auto"/>
        <w:bottom w:val="none" w:sz="0" w:space="0" w:color="auto"/>
        <w:right w:val="none" w:sz="0" w:space="0" w:color="auto"/>
      </w:divBdr>
      <w:divsChild>
        <w:div w:id="116409440">
          <w:marLeft w:val="0"/>
          <w:marRight w:val="0"/>
          <w:marTop w:val="0"/>
          <w:marBottom w:val="0"/>
          <w:divBdr>
            <w:top w:val="none" w:sz="0" w:space="0" w:color="auto"/>
            <w:left w:val="none" w:sz="0" w:space="0" w:color="auto"/>
            <w:bottom w:val="none" w:sz="0" w:space="0" w:color="auto"/>
            <w:right w:val="none" w:sz="0" w:space="0" w:color="auto"/>
          </w:divBdr>
        </w:div>
      </w:divsChild>
    </w:div>
    <w:div w:id="648902267">
      <w:bodyDiv w:val="1"/>
      <w:marLeft w:val="0"/>
      <w:marRight w:val="0"/>
      <w:marTop w:val="0"/>
      <w:marBottom w:val="0"/>
      <w:divBdr>
        <w:top w:val="none" w:sz="0" w:space="0" w:color="auto"/>
        <w:left w:val="none" w:sz="0" w:space="0" w:color="auto"/>
        <w:bottom w:val="none" w:sz="0" w:space="0" w:color="auto"/>
        <w:right w:val="none" w:sz="0" w:space="0" w:color="auto"/>
      </w:divBdr>
    </w:div>
    <w:div w:id="656618509">
      <w:bodyDiv w:val="1"/>
      <w:marLeft w:val="0"/>
      <w:marRight w:val="0"/>
      <w:marTop w:val="0"/>
      <w:marBottom w:val="0"/>
      <w:divBdr>
        <w:top w:val="none" w:sz="0" w:space="0" w:color="auto"/>
        <w:left w:val="none" w:sz="0" w:space="0" w:color="auto"/>
        <w:bottom w:val="none" w:sz="0" w:space="0" w:color="auto"/>
        <w:right w:val="none" w:sz="0" w:space="0" w:color="auto"/>
      </w:divBdr>
    </w:div>
    <w:div w:id="657076338">
      <w:bodyDiv w:val="1"/>
      <w:marLeft w:val="0"/>
      <w:marRight w:val="0"/>
      <w:marTop w:val="0"/>
      <w:marBottom w:val="0"/>
      <w:divBdr>
        <w:top w:val="none" w:sz="0" w:space="0" w:color="auto"/>
        <w:left w:val="none" w:sz="0" w:space="0" w:color="auto"/>
        <w:bottom w:val="none" w:sz="0" w:space="0" w:color="auto"/>
        <w:right w:val="none" w:sz="0" w:space="0" w:color="auto"/>
      </w:divBdr>
    </w:div>
    <w:div w:id="657419345">
      <w:bodyDiv w:val="1"/>
      <w:marLeft w:val="0"/>
      <w:marRight w:val="0"/>
      <w:marTop w:val="0"/>
      <w:marBottom w:val="0"/>
      <w:divBdr>
        <w:top w:val="none" w:sz="0" w:space="0" w:color="auto"/>
        <w:left w:val="none" w:sz="0" w:space="0" w:color="auto"/>
        <w:bottom w:val="none" w:sz="0" w:space="0" w:color="auto"/>
        <w:right w:val="none" w:sz="0" w:space="0" w:color="auto"/>
      </w:divBdr>
    </w:div>
    <w:div w:id="659161954">
      <w:bodyDiv w:val="1"/>
      <w:marLeft w:val="0"/>
      <w:marRight w:val="0"/>
      <w:marTop w:val="0"/>
      <w:marBottom w:val="0"/>
      <w:divBdr>
        <w:top w:val="none" w:sz="0" w:space="0" w:color="auto"/>
        <w:left w:val="none" w:sz="0" w:space="0" w:color="auto"/>
        <w:bottom w:val="none" w:sz="0" w:space="0" w:color="auto"/>
        <w:right w:val="none" w:sz="0" w:space="0" w:color="auto"/>
      </w:divBdr>
    </w:div>
    <w:div w:id="663121388">
      <w:bodyDiv w:val="1"/>
      <w:marLeft w:val="0"/>
      <w:marRight w:val="0"/>
      <w:marTop w:val="0"/>
      <w:marBottom w:val="0"/>
      <w:divBdr>
        <w:top w:val="none" w:sz="0" w:space="0" w:color="auto"/>
        <w:left w:val="none" w:sz="0" w:space="0" w:color="auto"/>
        <w:bottom w:val="none" w:sz="0" w:space="0" w:color="auto"/>
        <w:right w:val="none" w:sz="0" w:space="0" w:color="auto"/>
      </w:divBdr>
    </w:div>
    <w:div w:id="674645995">
      <w:bodyDiv w:val="1"/>
      <w:marLeft w:val="0"/>
      <w:marRight w:val="0"/>
      <w:marTop w:val="0"/>
      <w:marBottom w:val="0"/>
      <w:divBdr>
        <w:top w:val="none" w:sz="0" w:space="0" w:color="auto"/>
        <w:left w:val="none" w:sz="0" w:space="0" w:color="auto"/>
        <w:bottom w:val="none" w:sz="0" w:space="0" w:color="auto"/>
        <w:right w:val="none" w:sz="0" w:space="0" w:color="auto"/>
      </w:divBdr>
      <w:divsChild>
        <w:div w:id="1352534558">
          <w:marLeft w:val="0"/>
          <w:marRight w:val="0"/>
          <w:marTop w:val="0"/>
          <w:marBottom w:val="0"/>
          <w:divBdr>
            <w:top w:val="none" w:sz="0" w:space="0" w:color="auto"/>
            <w:left w:val="none" w:sz="0" w:space="0" w:color="auto"/>
            <w:bottom w:val="none" w:sz="0" w:space="0" w:color="auto"/>
            <w:right w:val="none" w:sz="0" w:space="0" w:color="auto"/>
          </w:divBdr>
        </w:div>
      </w:divsChild>
    </w:div>
    <w:div w:id="678430017">
      <w:bodyDiv w:val="1"/>
      <w:marLeft w:val="0"/>
      <w:marRight w:val="0"/>
      <w:marTop w:val="0"/>
      <w:marBottom w:val="0"/>
      <w:divBdr>
        <w:top w:val="none" w:sz="0" w:space="0" w:color="auto"/>
        <w:left w:val="none" w:sz="0" w:space="0" w:color="auto"/>
        <w:bottom w:val="none" w:sz="0" w:space="0" w:color="auto"/>
        <w:right w:val="none" w:sz="0" w:space="0" w:color="auto"/>
      </w:divBdr>
    </w:div>
    <w:div w:id="678703392">
      <w:bodyDiv w:val="1"/>
      <w:marLeft w:val="0"/>
      <w:marRight w:val="0"/>
      <w:marTop w:val="0"/>
      <w:marBottom w:val="0"/>
      <w:divBdr>
        <w:top w:val="none" w:sz="0" w:space="0" w:color="auto"/>
        <w:left w:val="none" w:sz="0" w:space="0" w:color="auto"/>
        <w:bottom w:val="none" w:sz="0" w:space="0" w:color="auto"/>
        <w:right w:val="none" w:sz="0" w:space="0" w:color="auto"/>
      </w:divBdr>
    </w:div>
    <w:div w:id="680662433">
      <w:bodyDiv w:val="1"/>
      <w:marLeft w:val="0"/>
      <w:marRight w:val="0"/>
      <w:marTop w:val="0"/>
      <w:marBottom w:val="0"/>
      <w:divBdr>
        <w:top w:val="none" w:sz="0" w:space="0" w:color="auto"/>
        <w:left w:val="none" w:sz="0" w:space="0" w:color="auto"/>
        <w:bottom w:val="none" w:sz="0" w:space="0" w:color="auto"/>
        <w:right w:val="none" w:sz="0" w:space="0" w:color="auto"/>
      </w:divBdr>
    </w:div>
    <w:div w:id="681206707">
      <w:bodyDiv w:val="1"/>
      <w:marLeft w:val="0"/>
      <w:marRight w:val="0"/>
      <w:marTop w:val="0"/>
      <w:marBottom w:val="0"/>
      <w:divBdr>
        <w:top w:val="none" w:sz="0" w:space="0" w:color="auto"/>
        <w:left w:val="none" w:sz="0" w:space="0" w:color="auto"/>
        <w:bottom w:val="none" w:sz="0" w:space="0" w:color="auto"/>
        <w:right w:val="none" w:sz="0" w:space="0" w:color="auto"/>
      </w:divBdr>
    </w:div>
    <w:div w:id="682895906">
      <w:bodyDiv w:val="1"/>
      <w:marLeft w:val="0"/>
      <w:marRight w:val="0"/>
      <w:marTop w:val="0"/>
      <w:marBottom w:val="0"/>
      <w:divBdr>
        <w:top w:val="none" w:sz="0" w:space="0" w:color="auto"/>
        <w:left w:val="none" w:sz="0" w:space="0" w:color="auto"/>
        <w:bottom w:val="none" w:sz="0" w:space="0" w:color="auto"/>
        <w:right w:val="none" w:sz="0" w:space="0" w:color="auto"/>
      </w:divBdr>
    </w:div>
    <w:div w:id="688216953">
      <w:bodyDiv w:val="1"/>
      <w:marLeft w:val="0"/>
      <w:marRight w:val="0"/>
      <w:marTop w:val="0"/>
      <w:marBottom w:val="0"/>
      <w:divBdr>
        <w:top w:val="none" w:sz="0" w:space="0" w:color="auto"/>
        <w:left w:val="none" w:sz="0" w:space="0" w:color="auto"/>
        <w:bottom w:val="none" w:sz="0" w:space="0" w:color="auto"/>
        <w:right w:val="none" w:sz="0" w:space="0" w:color="auto"/>
      </w:divBdr>
    </w:div>
    <w:div w:id="696127527">
      <w:bodyDiv w:val="1"/>
      <w:marLeft w:val="0"/>
      <w:marRight w:val="0"/>
      <w:marTop w:val="0"/>
      <w:marBottom w:val="0"/>
      <w:divBdr>
        <w:top w:val="none" w:sz="0" w:space="0" w:color="auto"/>
        <w:left w:val="none" w:sz="0" w:space="0" w:color="auto"/>
        <w:bottom w:val="none" w:sz="0" w:space="0" w:color="auto"/>
        <w:right w:val="none" w:sz="0" w:space="0" w:color="auto"/>
      </w:divBdr>
    </w:div>
    <w:div w:id="701784279">
      <w:bodyDiv w:val="1"/>
      <w:marLeft w:val="0"/>
      <w:marRight w:val="0"/>
      <w:marTop w:val="0"/>
      <w:marBottom w:val="0"/>
      <w:divBdr>
        <w:top w:val="none" w:sz="0" w:space="0" w:color="auto"/>
        <w:left w:val="none" w:sz="0" w:space="0" w:color="auto"/>
        <w:bottom w:val="none" w:sz="0" w:space="0" w:color="auto"/>
        <w:right w:val="none" w:sz="0" w:space="0" w:color="auto"/>
      </w:divBdr>
    </w:div>
    <w:div w:id="702747727">
      <w:bodyDiv w:val="1"/>
      <w:marLeft w:val="0"/>
      <w:marRight w:val="0"/>
      <w:marTop w:val="0"/>
      <w:marBottom w:val="0"/>
      <w:divBdr>
        <w:top w:val="none" w:sz="0" w:space="0" w:color="auto"/>
        <w:left w:val="none" w:sz="0" w:space="0" w:color="auto"/>
        <w:bottom w:val="none" w:sz="0" w:space="0" w:color="auto"/>
        <w:right w:val="none" w:sz="0" w:space="0" w:color="auto"/>
      </w:divBdr>
    </w:div>
    <w:div w:id="705836568">
      <w:bodyDiv w:val="1"/>
      <w:marLeft w:val="0"/>
      <w:marRight w:val="0"/>
      <w:marTop w:val="0"/>
      <w:marBottom w:val="0"/>
      <w:divBdr>
        <w:top w:val="none" w:sz="0" w:space="0" w:color="auto"/>
        <w:left w:val="none" w:sz="0" w:space="0" w:color="auto"/>
        <w:bottom w:val="none" w:sz="0" w:space="0" w:color="auto"/>
        <w:right w:val="none" w:sz="0" w:space="0" w:color="auto"/>
      </w:divBdr>
    </w:div>
    <w:div w:id="714811570">
      <w:bodyDiv w:val="1"/>
      <w:marLeft w:val="0"/>
      <w:marRight w:val="0"/>
      <w:marTop w:val="0"/>
      <w:marBottom w:val="0"/>
      <w:divBdr>
        <w:top w:val="none" w:sz="0" w:space="0" w:color="auto"/>
        <w:left w:val="none" w:sz="0" w:space="0" w:color="auto"/>
        <w:bottom w:val="none" w:sz="0" w:space="0" w:color="auto"/>
        <w:right w:val="none" w:sz="0" w:space="0" w:color="auto"/>
      </w:divBdr>
    </w:div>
    <w:div w:id="726998897">
      <w:bodyDiv w:val="1"/>
      <w:marLeft w:val="0"/>
      <w:marRight w:val="0"/>
      <w:marTop w:val="0"/>
      <w:marBottom w:val="0"/>
      <w:divBdr>
        <w:top w:val="none" w:sz="0" w:space="0" w:color="auto"/>
        <w:left w:val="none" w:sz="0" w:space="0" w:color="auto"/>
        <w:bottom w:val="none" w:sz="0" w:space="0" w:color="auto"/>
        <w:right w:val="none" w:sz="0" w:space="0" w:color="auto"/>
      </w:divBdr>
    </w:div>
    <w:div w:id="732970972">
      <w:bodyDiv w:val="1"/>
      <w:marLeft w:val="0"/>
      <w:marRight w:val="0"/>
      <w:marTop w:val="0"/>
      <w:marBottom w:val="0"/>
      <w:divBdr>
        <w:top w:val="none" w:sz="0" w:space="0" w:color="auto"/>
        <w:left w:val="none" w:sz="0" w:space="0" w:color="auto"/>
        <w:bottom w:val="none" w:sz="0" w:space="0" w:color="auto"/>
        <w:right w:val="none" w:sz="0" w:space="0" w:color="auto"/>
      </w:divBdr>
    </w:div>
    <w:div w:id="741219785">
      <w:bodyDiv w:val="1"/>
      <w:marLeft w:val="0"/>
      <w:marRight w:val="0"/>
      <w:marTop w:val="0"/>
      <w:marBottom w:val="0"/>
      <w:divBdr>
        <w:top w:val="none" w:sz="0" w:space="0" w:color="auto"/>
        <w:left w:val="none" w:sz="0" w:space="0" w:color="auto"/>
        <w:bottom w:val="none" w:sz="0" w:space="0" w:color="auto"/>
        <w:right w:val="none" w:sz="0" w:space="0" w:color="auto"/>
      </w:divBdr>
    </w:div>
    <w:div w:id="742529895">
      <w:bodyDiv w:val="1"/>
      <w:marLeft w:val="0"/>
      <w:marRight w:val="0"/>
      <w:marTop w:val="0"/>
      <w:marBottom w:val="0"/>
      <w:divBdr>
        <w:top w:val="none" w:sz="0" w:space="0" w:color="auto"/>
        <w:left w:val="none" w:sz="0" w:space="0" w:color="auto"/>
        <w:bottom w:val="none" w:sz="0" w:space="0" w:color="auto"/>
        <w:right w:val="none" w:sz="0" w:space="0" w:color="auto"/>
      </w:divBdr>
    </w:div>
    <w:div w:id="745690109">
      <w:bodyDiv w:val="1"/>
      <w:marLeft w:val="0"/>
      <w:marRight w:val="0"/>
      <w:marTop w:val="0"/>
      <w:marBottom w:val="0"/>
      <w:divBdr>
        <w:top w:val="none" w:sz="0" w:space="0" w:color="auto"/>
        <w:left w:val="none" w:sz="0" w:space="0" w:color="auto"/>
        <w:bottom w:val="none" w:sz="0" w:space="0" w:color="auto"/>
        <w:right w:val="none" w:sz="0" w:space="0" w:color="auto"/>
      </w:divBdr>
    </w:div>
    <w:div w:id="754741620">
      <w:bodyDiv w:val="1"/>
      <w:marLeft w:val="0"/>
      <w:marRight w:val="0"/>
      <w:marTop w:val="0"/>
      <w:marBottom w:val="0"/>
      <w:divBdr>
        <w:top w:val="none" w:sz="0" w:space="0" w:color="auto"/>
        <w:left w:val="none" w:sz="0" w:space="0" w:color="auto"/>
        <w:bottom w:val="none" w:sz="0" w:space="0" w:color="auto"/>
        <w:right w:val="none" w:sz="0" w:space="0" w:color="auto"/>
      </w:divBdr>
    </w:div>
    <w:div w:id="755133317">
      <w:bodyDiv w:val="1"/>
      <w:marLeft w:val="0"/>
      <w:marRight w:val="0"/>
      <w:marTop w:val="0"/>
      <w:marBottom w:val="0"/>
      <w:divBdr>
        <w:top w:val="none" w:sz="0" w:space="0" w:color="auto"/>
        <w:left w:val="none" w:sz="0" w:space="0" w:color="auto"/>
        <w:bottom w:val="none" w:sz="0" w:space="0" w:color="auto"/>
        <w:right w:val="none" w:sz="0" w:space="0" w:color="auto"/>
      </w:divBdr>
    </w:div>
    <w:div w:id="755176461">
      <w:bodyDiv w:val="1"/>
      <w:marLeft w:val="0"/>
      <w:marRight w:val="0"/>
      <w:marTop w:val="0"/>
      <w:marBottom w:val="0"/>
      <w:divBdr>
        <w:top w:val="none" w:sz="0" w:space="0" w:color="auto"/>
        <w:left w:val="none" w:sz="0" w:space="0" w:color="auto"/>
        <w:bottom w:val="none" w:sz="0" w:space="0" w:color="auto"/>
        <w:right w:val="none" w:sz="0" w:space="0" w:color="auto"/>
      </w:divBdr>
    </w:div>
    <w:div w:id="771702662">
      <w:bodyDiv w:val="1"/>
      <w:marLeft w:val="0"/>
      <w:marRight w:val="0"/>
      <w:marTop w:val="0"/>
      <w:marBottom w:val="0"/>
      <w:divBdr>
        <w:top w:val="none" w:sz="0" w:space="0" w:color="auto"/>
        <w:left w:val="none" w:sz="0" w:space="0" w:color="auto"/>
        <w:bottom w:val="none" w:sz="0" w:space="0" w:color="auto"/>
        <w:right w:val="none" w:sz="0" w:space="0" w:color="auto"/>
      </w:divBdr>
    </w:div>
    <w:div w:id="793400319">
      <w:bodyDiv w:val="1"/>
      <w:marLeft w:val="0"/>
      <w:marRight w:val="0"/>
      <w:marTop w:val="0"/>
      <w:marBottom w:val="0"/>
      <w:divBdr>
        <w:top w:val="none" w:sz="0" w:space="0" w:color="auto"/>
        <w:left w:val="none" w:sz="0" w:space="0" w:color="auto"/>
        <w:bottom w:val="none" w:sz="0" w:space="0" w:color="auto"/>
        <w:right w:val="none" w:sz="0" w:space="0" w:color="auto"/>
      </w:divBdr>
    </w:div>
    <w:div w:id="793909946">
      <w:bodyDiv w:val="1"/>
      <w:marLeft w:val="0"/>
      <w:marRight w:val="0"/>
      <w:marTop w:val="0"/>
      <w:marBottom w:val="0"/>
      <w:divBdr>
        <w:top w:val="none" w:sz="0" w:space="0" w:color="auto"/>
        <w:left w:val="none" w:sz="0" w:space="0" w:color="auto"/>
        <w:bottom w:val="none" w:sz="0" w:space="0" w:color="auto"/>
        <w:right w:val="none" w:sz="0" w:space="0" w:color="auto"/>
      </w:divBdr>
    </w:div>
    <w:div w:id="798259061">
      <w:bodyDiv w:val="1"/>
      <w:marLeft w:val="0"/>
      <w:marRight w:val="0"/>
      <w:marTop w:val="0"/>
      <w:marBottom w:val="0"/>
      <w:divBdr>
        <w:top w:val="none" w:sz="0" w:space="0" w:color="auto"/>
        <w:left w:val="none" w:sz="0" w:space="0" w:color="auto"/>
        <w:bottom w:val="none" w:sz="0" w:space="0" w:color="auto"/>
        <w:right w:val="none" w:sz="0" w:space="0" w:color="auto"/>
      </w:divBdr>
    </w:div>
    <w:div w:id="806237475">
      <w:bodyDiv w:val="1"/>
      <w:marLeft w:val="0"/>
      <w:marRight w:val="0"/>
      <w:marTop w:val="0"/>
      <w:marBottom w:val="0"/>
      <w:divBdr>
        <w:top w:val="none" w:sz="0" w:space="0" w:color="auto"/>
        <w:left w:val="none" w:sz="0" w:space="0" w:color="auto"/>
        <w:bottom w:val="none" w:sz="0" w:space="0" w:color="auto"/>
        <w:right w:val="none" w:sz="0" w:space="0" w:color="auto"/>
      </w:divBdr>
    </w:div>
    <w:div w:id="810370952">
      <w:bodyDiv w:val="1"/>
      <w:marLeft w:val="0"/>
      <w:marRight w:val="0"/>
      <w:marTop w:val="0"/>
      <w:marBottom w:val="0"/>
      <w:divBdr>
        <w:top w:val="none" w:sz="0" w:space="0" w:color="auto"/>
        <w:left w:val="none" w:sz="0" w:space="0" w:color="auto"/>
        <w:bottom w:val="none" w:sz="0" w:space="0" w:color="auto"/>
        <w:right w:val="none" w:sz="0" w:space="0" w:color="auto"/>
      </w:divBdr>
    </w:div>
    <w:div w:id="810899184">
      <w:bodyDiv w:val="1"/>
      <w:marLeft w:val="0"/>
      <w:marRight w:val="0"/>
      <w:marTop w:val="0"/>
      <w:marBottom w:val="0"/>
      <w:divBdr>
        <w:top w:val="none" w:sz="0" w:space="0" w:color="auto"/>
        <w:left w:val="none" w:sz="0" w:space="0" w:color="auto"/>
        <w:bottom w:val="none" w:sz="0" w:space="0" w:color="auto"/>
        <w:right w:val="none" w:sz="0" w:space="0" w:color="auto"/>
      </w:divBdr>
    </w:div>
    <w:div w:id="813181081">
      <w:bodyDiv w:val="1"/>
      <w:marLeft w:val="0"/>
      <w:marRight w:val="0"/>
      <w:marTop w:val="0"/>
      <w:marBottom w:val="0"/>
      <w:divBdr>
        <w:top w:val="none" w:sz="0" w:space="0" w:color="auto"/>
        <w:left w:val="none" w:sz="0" w:space="0" w:color="auto"/>
        <w:bottom w:val="none" w:sz="0" w:space="0" w:color="auto"/>
        <w:right w:val="none" w:sz="0" w:space="0" w:color="auto"/>
      </w:divBdr>
    </w:div>
    <w:div w:id="814419157">
      <w:bodyDiv w:val="1"/>
      <w:marLeft w:val="0"/>
      <w:marRight w:val="0"/>
      <w:marTop w:val="0"/>
      <w:marBottom w:val="0"/>
      <w:divBdr>
        <w:top w:val="none" w:sz="0" w:space="0" w:color="auto"/>
        <w:left w:val="none" w:sz="0" w:space="0" w:color="auto"/>
        <w:bottom w:val="none" w:sz="0" w:space="0" w:color="auto"/>
        <w:right w:val="none" w:sz="0" w:space="0" w:color="auto"/>
      </w:divBdr>
    </w:div>
    <w:div w:id="815682473">
      <w:bodyDiv w:val="1"/>
      <w:marLeft w:val="0"/>
      <w:marRight w:val="0"/>
      <w:marTop w:val="0"/>
      <w:marBottom w:val="0"/>
      <w:divBdr>
        <w:top w:val="none" w:sz="0" w:space="0" w:color="auto"/>
        <w:left w:val="none" w:sz="0" w:space="0" w:color="auto"/>
        <w:bottom w:val="none" w:sz="0" w:space="0" w:color="auto"/>
        <w:right w:val="none" w:sz="0" w:space="0" w:color="auto"/>
      </w:divBdr>
    </w:div>
    <w:div w:id="820542536">
      <w:bodyDiv w:val="1"/>
      <w:marLeft w:val="0"/>
      <w:marRight w:val="0"/>
      <w:marTop w:val="0"/>
      <w:marBottom w:val="0"/>
      <w:divBdr>
        <w:top w:val="none" w:sz="0" w:space="0" w:color="auto"/>
        <w:left w:val="none" w:sz="0" w:space="0" w:color="auto"/>
        <w:bottom w:val="none" w:sz="0" w:space="0" w:color="auto"/>
        <w:right w:val="none" w:sz="0" w:space="0" w:color="auto"/>
      </w:divBdr>
    </w:div>
    <w:div w:id="822507580">
      <w:bodyDiv w:val="1"/>
      <w:marLeft w:val="0"/>
      <w:marRight w:val="0"/>
      <w:marTop w:val="0"/>
      <w:marBottom w:val="0"/>
      <w:divBdr>
        <w:top w:val="none" w:sz="0" w:space="0" w:color="auto"/>
        <w:left w:val="none" w:sz="0" w:space="0" w:color="auto"/>
        <w:bottom w:val="none" w:sz="0" w:space="0" w:color="auto"/>
        <w:right w:val="none" w:sz="0" w:space="0" w:color="auto"/>
      </w:divBdr>
    </w:div>
    <w:div w:id="827094912">
      <w:bodyDiv w:val="1"/>
      <w:marLeft w:val="0"/>
      <w:marRight w:val="0"/>
      <w:marTop w:val="0"/>
      <w:marBottom w:val="0"/>
      <w:divBdr>
        <w:top w:val="none" w:sz="0" w:space="0" w:color="auto"/>
        <w:left w:val="none" w:sz="0" w:space="0" w:color="auto"/>
        <w:bottom w:val="none" w:sz="0" w:space="0" w:color="auto"/>
        <w:right w:val="none" w:sz="0" w:space="0" w:color="auto"/>
      </w:divBdr>
    </w:div>
    <w:div w:id="830875797">
      <w:bodyDiv w:val="1"/>
      <w:marLeft w:val="0"/>
      <w:marRight w:val="0"/>
      <w:marTop w:val="0"/>
      <w:marBottom w:val="0"/>
      <w:divBdr>
        <w:top w:val="none" w:sz="0" w:space="0" w:color="auto"/>
        <w:left w:val="none" w:sz="0" w:space="0" w:color="auto"/>
        <w:bottom w:val="none" w:sz="0" w:space="0" w:color="auto"/>
        <w:right w:val="none" w:sz="0" w:space="0" w:color="auto"/>
      </w:divBdr>
    </w:div>
    <w:div w:id="832797189">
      <w:bodyDiv w:val="1"/>
      <w:marLeft w:val="0"/>
      <w:marRight w:val="0"/>
      <w:marTop w:val="0"/>
      <w:marBottom w:val="0"/>
      <w:divBdr>
        <w:top w:val="none" w:sz="0" w:space="0" w:color="auto"/>
        <w:left w:val="none" w:sz="0" w:space="0" w:color="auto"/>
        <w:bottom w:val="none" w:sz="0" w:space="0" w:color="auto"/>
        <w:right w:val="none" w:sz="0" w:space="0" w:color="auto"/>
      </w:divBdr>
    </w:div>
    <w:div w:id="842010770">
      <w:bodyDiv w:val="1"/>
      <w:marLeft w:val="0"/>
      <w:marRight w:val="0"/>
      <w:marTop w:val="0"/>
      <w:marBottom w:val="0"/>
      <w:divBdr>
        <w:top w:val="none" w:sz="0" w:space="0" w:color="auto"/>
        <w:left w:val="none" w:sz="0" w:space="0" w:color="auto"/>
        <w:bottom w:val="none" w:sz="0" w:space="0" w:color="auto"/>
        <w:right w:val="none" w:sz="0" w:space="0" w:color="auto"/>
      </w:divBdr>
    </w:div>
    <w:div w:id="842746287">
      <w:bodyDiv w:val="1"/>
      <w:marLeft w:val="0"/>
      <w:marRight w:val="0"/>
      <w:marTop w:val="0"/>
      <w:marBottom w:val="0"/>
      <w:divBdr>
        <w:top w:val="none" w:sz="0" w:space="0" w:color="auto"/>
        <w:left w:val="none" w:sz="0" w:space="0" w:color="auto"/>
        <w:bottom w:val="none" w:sz="0" w:space="0" w:color="auto"/>
        <w:right w:val="none" w:sz="0" w:space="0" w:color="auto"/>
      </w:divBdr>
    </w:div>
    <w:div w:id="844856073">
      <w:bodyDiv w:val="1"/>
      <w:marLeft w:val="0"/>
      <w:marRight w:val="0"/>
      <w:marTop w:val="0"/>
      <w:marBottom w:val="0"/>
      <w:divBdr>
        <w:top w:val="none" w:sz="0" w:space="0" w:color="auto"/>
        <w:left w:val="none" w:sz="0" w:space="0" w:color="auto"/>
        <w:bottom w:val="none" w:sz="0" w:space="0" w:color="auto"/>
        <w:right w:val="none" w:sz="0" w:space="0" w:color="auto"/>
      </w:divBdr>
    </w:div>
    <w:div w:id="845091264">
      <w:bodyDiv w:val="1"/>
      <w:marLeft w:val="0"/>
      <w:marRight w:val="0"/>
      <w:marTop w:val="0"/>
      <w:marBottom w:val="0"/>
      <w:divBdr>
        <w:top w:val="none" w:sz="0" w:space="0" w:color="auto"/>
        <w:left w:val="none" w:sz="0" w:space="0" w:color="auto"/>
        <w:bottom w:val="none" w:sz="0" w:space="0" w:color="auto"/>
        <w:right w:val="none" w:sz="0" w:space="0" w:color="auto"/>
      </w:divBdr>
    </w:div>
    <w:div w:id="854417872">
      <w:bodyDiv w:val="1"/>
      <w:marLeft w:val="0"/>
      <w:marRight w:val="0"/>
      <w:marTop w:val="0"/>
      <w:marBottom w:val="0"/>
      <w:divBdr>
        <w:top w:val="none" w:sz="0" w:space="0" w:color="auto"/>
        <w:left w:val="none" w:sz="0" w:space="0" w:color="auto"/>
        <w:bottom w:val="none" w:sz="0" w:space="0" w:color="auto"/>
        <w:right w:val="none" w:sz="0" w:space="0" w:color="auto"/>
      </w:divBdr>
      <w:divsChild>
        <w:div w:id="1670475328">
          <w:marLeft w:val="0"/>
          <w:marRight w:val="0"/>
          <w:marTop w:val="0"/>
          <w:marBottom w:val="0"/>
          <w:divBdr>
            <w:top w:val="none" w:sz="0" w:space="0" w:color="auto"/>
            <w:left w:val="none" w:sz="0" w:space="0" w:color="auto"/>
            <w:bottom w:val="none" w:sz="0" w:space="0" w:color="auto"/>
            <w:right w:val="none" w:sz="0" w:space="0" w:color="auto"/>
          </w:divBdr>
        </w:div>
      </w:divsChild>
    </w:div>
    <w:div w:id="856892757">
      <w:bodyDiv w:val="1"/>
      <w:marLeft w:val="0"/>
      <w:marRight w:val="0"/>
      <w:marTop w:val="0"/>
      <w:marBottom w:val="0"/>
      <w:divBdr>
        <w:top w:val="none" w:sz="0" w:space="0" w:color="auto"/>
        <w:left w:val="none" w:sz="0" w:space="0" w:color="auto"/>
        <w:bottom w:val="none" w:sz="0" w:space="0" w:color="auto"/>
        <w:right w:val="none" w:sz="0" w:space="0" w:color="auto"/>
      </w:divBdr>
    </w:div>
    <w:div w:id="858736261">
      <w:bodyDiv w:val="1"/>
      <w:marLeft w:val="0"/>
      <w:marRight w:val="0"/>
      <w:marTop w:val="0"/>
      <w:marBottom w:val="0"/>
      <w:divBdr>
        <w:top w:val="none" w:sz="0" w:space="0" w:color="auto"/>
        <w:left w:val="none" w:sz="0" w:space="0" w:color="auto"/>
        <w:bottom w:val="none" w:sz="0" w:space="0" w:color="auto"/>
        <w:right w:val="none" w:sz="0" w:space="0" w:color="auto"/>
      </w:divBdr>
    </w:div>
    <w:div w:id="862668657">
      <w:bodyDiv w:val="1"/>
      <w:marLeft w:val="0"/>
      <w:marRight w:val="0"/>
      <w:marTop w:val="0"/>
      <w:marBottom w:val="0"/>
      <w:divBdr>
        <w:top w:val="none" w:sz="0" w:space="0" w:color="auto"/>
        <w:left w:val="none" w:sz="0" w:space="0" w:color="auto"/>
        <w:bottom w:val="none" w:sz="0" w:space="0" w:color="auto"/>
        <w:right w:val="none" w:sz="0" w:space="0" w:color="auto"/>
      </w:divBdr>
    </w:div>
    <w:div w:id="863204217">
      <w:bodyDiv w:val="1"/>
      <w:marLeft w:val="0"/>
      <w:marRight w:val="0"/>
      <w:marTop w:val="0"/>
      <w:marBottom w:val="0"/>
      <w:divBdr>
        <w:top w:val="none" w:sz="0" w:space="0" w:color="auto"/>
        <w:left w:val="none" w:sz="0" w:space="0" w:color="auto"/>
        <w:bottom w:val="none" w:sz="0" w:space="0" w:color="auto"/>
        <w:right w:val="none" w:sz="0" w:space="0" w:color="auto"/>
      </w:divBdr>
    </w:div>
    <w:div w:id="863633642">
      <w:bodyDiv w:val="1"/>
      <w:marLeft w:val="0"/>
      <w:marRight w:val="0"/>
      <w:marTop w:val="0"/>
      <w:marBottom w:val="0"/>
      <w:divBdr>
        <w:top w:val="none" w:sz="0" w:space="0" w:color="auto"/>
        <w:left w:val="none" w:sz="0" w:space="0" w:color="auto"/>
        <w:bottom w:val="none" w:sz="0" w:space="0" w:color="auto"/>
        <w:right w:val="none" w:sz="0" w:space="0" w:color="auto"/>
      </w:divBdr>
      <w:divsChild>
        <w:div w:id="183517073">
          <w:marLeft w:val="0"/>
          <w:marRight w:val="0"/>
          <w:marTop w:val="0"/>
          <w:marBottom w:val="0"/>
          <w:divBdr>
            <w:top w:val="none" w:sz="0" w:space="0" w:color="auto"/>
            <w:left w:val="none" w:sz="0" w:space="0" w:color="auto"/>
            <w:bottom w:val="none" w:sz="0" w:space="0" w:color="auto"/>
            <w:right w:val="none" w:sz="0" w:space="0" w:color="auto"/>
          </w:divBdr>
          <w:divsChild>
            <w:div w:id="1894929060">
              <w:marLeft w:val="0"/>
              <w:marRight w:val="0"/>
              <w:marTop w:val="0"/>
              <w:marBottom w:val="0"/>
              <w:divBdr>
                <w:top w:val="none" w:sz="0" w:space="0" w:color="auto"/>
                <w:left w:val="none" w:sz="0" w:space="0" w:color="auto"/>
                <w:bottom w:val="none" w:sz="0" w:space="0" w:color="auto"/>
                <w:right w:val="none" w:sz="0" w:space="0" w:color="auto"/>
              </w:divBdr>
              <w:divsChild>
                <w:div w:id="651640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4448248">
          <w:marLeft w:val="0"/>
          <w:marRight w:val="0"/>
          <w:marTop w:val="0"/>
          <w:marBottom w:val="0"/>
          <w:divBdr>
            <w:top w:val="none" w:sz="0" w:space="0" w:color="auto"/>
            <w:left w:val="none" w:sz="0" w:space="0" w:color="auto"/>
            <w:bottom w:val="none" w:sz="0" w:space="0" w:color="auto"/>
            <w:right w:val="none" w:sz="0" w:space="0" w:color="auto"/>
          </w:divBdr>
          <w:divsChild>
            <w:div w:id="109781889">
              <w:marLeft w:val="0"/>
              <w:marRight w:val="0"/>
              <w:marTop w:val="0"/>
              <w:marBottom w:val="0"/>
              <w:divBdr>
                <w:top w:val="none" w:sz="0" w:space="0" w:color="auto"/>
                <w:left w:val="none" w:sz="0" w:space="0" w:color="auto"/>
                <w:bottom w:val="none" w:sz="0" w:space="0" w:color="auto"/>
                <w:right w:val="none" w:sz="0" w:space="0" w:color="auto"/>
              </w:divBdr>
              <w:divsChild>
                <w:div w:id="912201783">
                  <w:marLeft w:val="0"/>
                  <w:marRight w:val="0"/>
                  <w:marTop w:val="0"/>
                  <w:marBottom w:val="0"/>
                  <w:divBdr>
                    <w:top w:val="none" w:sz="0" w:space="0" w:color="auto"/>
                    <w:left w:val="none" w:sz="0" w:space="0" w:color="auto"/>
                    <w:bottom w:val="none" w:sz="0" w:space="0" w:color="auto"/>
                    <w:right w:val="none" w:sz="0" w:space="0" w:color="auto"/>
                  </w:divBdr>
                  <w:divsChild>
                    <w:div w:id="1994722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65562516">
      <w:bodyDiv w:val="1"/>
      <w:marLeft w:val="0"/>
      <w:marRight w:val="0"/>
      <w:marTop w:val="0"/>
      <w:marBottom w:val="0"/>
      <w:divBdr>
        <w:top w:val="none" w:sz="0" w:space="0" w:color="auto"/>
        <w:left w:val="none" w:sz="0" w:space="0" w:color="auto"/>
        <w:bottom w:val="none" w:sz="0" w:space="0" w:color="auto"/>
        <w:right w:val="none" w:sz="0" w:space="0" w:color="auto"/>
      </w:divBdr>
    </w:div>
    <w:div w:id="876308391">
      <w:bodyDiv w:val="1"/>
      <w:marLeft w:val="0"/>
      <w:marRight w:val="0"/>
      <w:marTop w:val="0"/>
      <w:marBottom w:val="0"/>
      <w:divBdr>
        <w:top w:val="none" w:sz="0" w:space="0" w:color="auto"/>
        <w:left w:val="none" w:sz="0" w:space="0" w:color="auto"/>
        <w:bottom w:val="none" w:sz="0" w:space="0" w:color="auto"/>
        <w:right w:val="none" w:sz="0" w:space="0" w:color="auto"/>
      </w:divBdr>
    </w:div>
    <w:div w:id="877281127">
      <w:bodyDiv w:val="1"/>
      <w:marLeft w:val="0"/>
      <w:marRight w:val="0"/>
      <w:marTop w:val="0"/>
      <w:marBottom w:val="0"/>
      <w:divBdr>
        <w:top w:val="none" w:sz="0" w:space="0" w:color="auto"/>
        <w:left w:val="none" w:sz="0" w:space="0" w:color="auto"/>
        <w:bottom w:val="none" w:sz="0" w:space="0" w:color="auto"/>
        <w:right w:val="none" w:sz="0" w:space="0" w:color="auto"/>
      </w:divBdr>
    </w:div>
    <w:div w:id="880092804">
      <w:bodyDiv w:val="1"/>
      <w:marLeft w:val="0"/>
      <w:marRight w:val="0"/>
      <w:marTop w:val="0"/>
      <w:marBottom w:val="0"/>
      <w:divBdr>
        <w:top w:val="none" w:sz="0" w:space="0" w:color="auto"/>
        <w:left w:val="none" w:sz="0" w:space="0" w:color="auto"/>
        <w:bottom w:val="none" w:sz="0" w:space="0" w:color="auto"/>
        <w:right w:val="none" w:sz="0" w:space="0" w:color="auto"/>
      </w:divBdr>
    </w:div>
    <w:div w:id="880901960">
      <w:bodyDiv w:val="1"/>
      <w:marLeft w:val="0"/>
      <w:marRight w:val="0"/>
      <w:marTop w:val="0"/>
      <w:marBottom w:val="0"/>
      <w:divBdr>
        <w:top w:val="none" w:sz="0" w:space="0" w:color="auto"/>
        <w:left w:val="none" w:sz="0" w:space="0" w:color="auto"/>
        <w:bottom w:val="none" w:sz="0" w:space="0" w:color="auto"/>
        <w:right w:val="none" w:sz="0" w:space="0" w:color="auto"/>
      </w:divBdr>
    </w:div>
    <w:div w:id="883370525">
      <w:bodyDiv w:val="1"/>
      <w:marLeft w:val="0"/>
      <w:marRight w:val="0"/>
      <w:marTop w:val="0"/>
      <w:marBottom w:val="0"/>
      <w:divBdr>
        <w:top w:val="none" w:sz="0" w:space="0" w:color="auto"/>
        <w:left w:val="none" w:sz="0" w:space="0" w:color="auto"/>
        <w:bottom w:val="none" w:sz="0" w:space="0" w:color="auto"/>
        <w:right w:val="none" w:sz="0" w:space="0" w:color="auto"/>
      </w:divBdr>
    </w:div>
    <w:div w:id="889347682">
      <w:bodyDiv w:val="1"/>
      <w:marLeft w:val="0"/>
      <w:marRight w:val="0"/>
      <w:marTop w:val="0"/>
      <w:marBottom w:val="0"/>
      <w:divBdr>
        <w:top w:val="none" w:sz="0" w:space="0" w:color="auto"/>
        <w:left w:val="none" w:sz="0" w:space="0" w:color="auto"/>
        <w:bottom w:val="none" w:sz="0" w:space="0" w:color="auto"/>
        <w:right w:val="none" w:sz="0" w:space="0" w:color="auto"/>
      </w:divBdr>
    </w:div>
    <w:div w:id="893931412">
      <w:bodyDiv w:val="1"/>
      <w:marLeft w:val="0"/>
      <w:marRight w:val="0"/>
      <w:marTop w:val="0"/>
      <w:marBottom w:val="0"/>
      <w:divBdr>
        <w:top w:val="none" w:sz="0" w:space="0" w:color="auto"/>
        <w:left w:val="none" w:sz="0" w:space="0" w:color="auto"/>
        <w:bottom w:val="none" w:sz="0" w:space="0" w:color="auto"/>
        <w:right w:val="none" w:sz="0" w:space="0" w:color="auto"/>
      </w:divBdr>
    </w:div>
    <w:div w:id="896892533">
      <w:bodyDiv w:val="1"/>
      <w:marLeft w:val="0"/>
      <w:marRight w:val="0"/>
      <w:marTop w:val="0"/>
      <w:marBottom w:val="0"/>
      <w:divBdr>
        <w:top w:val="none" w:sz="0" w:space="0" w:color="auto"/>
        <w:left w:val="none" w:sz="0" w:space="0" w:color="auto"/>
        <w:bottom w:val="none" w:sz="0" w:space="0" w:color="auto"/>
        <w:right w:val="none" w:sz="0" w:space="0" w:color="auto"/>
      </w:divBdr>
    </w:div>
    <w:div w:id="902253588">
      <w:bodyDiv w:val="1"/>
      <w:marLeft w:val="0"/>
      <w:marRight w:val="0"/>
      <w:marTop w:val="0"/>
      <w:marBottom w:val="0"/>
      <w:divBdr>
        <w:top w:val="none" w:sz="0" w:space="0" w:color="auto"/>
        <w:left w:val="none" w:sz="0" w:space="0" w:color="auto"/>
        <w:bottom w:val="none" w:sz="0" w:space="0" w:color="auto"/>
        <w:right w:val="none" w:sz="0" w:space="0" w:color="auto"/>
      </w:divBdr>
    </w:div>
    <w:div w:id="905145671">
      <w:bodyDiv w:val="1"/>
      <w:marLeft w:val="0"/>
      <w:marRight w:val="0"/>
      <w:marTop w:val="0"/>
      <w:marBottom w:val="0"/>
      <w:divBdr>
        <w:top w:val="none" w:sz="0" w:space="0" w:color="auto"/>
        <w:left w:val="none" w:sz="0" w:space="0" w:color="auto"/>
        <w:bottom w:val="none" w:sz="0" w:space="0" w:color="auto"/>
        <w:right w:val="none" w:sz="0" w:space="0" w:color="auto"/>
      </w:divBdr>
    </w:div>
    <w:div w:id="906378929">
      <w:bodyDiv w:val="1"/>
      <w:marLeft w:val="0"/>
      <w:marRight w:val="0"/>
      <w:marTop w:val="0"/>
      <w:marBottom w:val="0"/>
      <w:divBdr>
        <w:top w:val="none" w:sz="0" w:space="0" w:color="auto"/>
        <w:left w:val="none" w:sz="0" w:space="0" w:color="auto"/>
        <w:bottom w:val="none" w:sz="0" w:space="0" w:color="auto"/>
        <w:right w:val="none" w:sz="0" w:space="0" w:color="auto"/>
      </w:divBdr>
    </w:div>
    <w:div w:id="910191079">
      <w:bodyDiv w:val="1"/>
      <w:marLeft w:val="0"/>
      <w:marRight w:val="0"/>
      <w:marTop w:val="0"/>
      <w:marBottom w:val="0"/>
      <w:divBdr>
        <w:top w:val="none" w:sz="0" w:space="0" w:color="auto"/>
        <w:left w:val="none" w:sz="0" w:space="0" w:color="auto"/>
        <w:bottom w:val="none" w:sz="0" w:space="0" w:color="auto"/>
        <w:right w:val="none" w:sz="0" w:space="0" w:color="auto"/>
      </w:divBdr>
    </w:div>
    <w:div w:id="920213278">
      <w:bodyDiv w:val="1"/>
      <w:marLeft w:val="0"/>
      <w:marRight w:val="0"/>
      <w:marTop w:val="0"/>
      <w:marBottom w:val="0"/>
      <w:divBdr>
        <w:top w:val="none" w:sz="0" w:space="0" w:color="auto"/>
        <w:left w:val="none" w:sz="0" w:space="0" w:color="auto"/>
        <w:bottom w:val="none" w:sz="0" w:space="0" w:color="auto"/>
        <w:right w:val="none" w:sz="0" w:space="0" w:color="auto"/>
      </w:divBdr>
    </w:div>
    <w:div w:id="926381082">
      <w:bodyDiv w:val="1"/>
      <w:marLeft w:val="0"/>
      <w:marRight w:val="0"/>
      <w:marTop w:val="0"/>
      <w:marBottom w:val="0"/>
      <w:divBdr>
        <w:top w:val="none" w:sz="0" w:space="0" w:color="auto"/>
        <w:left w:val="none" w:sz="0" w:space="0" w:color="auto"/>
        <w:bottom w:val="none" w:sz="0" w:space="0" w:color="auto"/>
        <w:right w:val="none" w:sz="0" w:space="0" w:color="auto"/>
      </w:divBdr>
    </w:div>
    <w:div w:id="927537749">
      <w:bodyDiv w:val="1"/>
      <w:marLeft w:val="0"/>
      <w:marRight w:val="0"/>
      <w:marTop w:val="0"/>
      <w:marBottom w:val="0"/>
      <w:divBdr>
        <w:top w:val="none" w:sz="0" w:space="0" w:color="auto"/>
        <w:left w:val="none" w:sz="0" w:space="0" w:color="auto"/>
        <w:bottom w:val="none" w:sz="0" w:space="0" w:color="auto"/>
        <w:right w:val="none" w:sz="0" w:space="0" w:color="auto"/>
      </w:divBdr>
    </w:div>
    <w:div w:id="934751945">
      <w:bodyDiv w:val="1"/>
      <w:marLeft w:val="0"/>
      <w:marRight w:val="0"/>
      <w:marTop w:val="0"/>
      <w:marBottom w:val="0"/>
      <w:divBdr>
        <w:top w:val="none" w:sz="0" w:space="0" w:color="auto"/>
        <w:left w:val="none" w:sz="0" w:space="0" w:color="auto"/>
        <w:bottom w:val="none" w:sz="0" w:space="0" w:color="auto"/>
        <w:right w:val="none" w:sz="0" w:space="0" w:color="auto"/>
      </w:divBdr>
    </w:div>
    <w:div w:id="938441480">
      <w:bodyDiv w:val="1"/>
      <w:marLeft w:val="0"/>
      <w:marRight w:val="0"/>
      <w:marTop w:val="0"/>
      <w:marBottom w:val="0"/>
      <w:divBdr>
        <w:top w:val="none" w:sz="0" w:space="0" w:color="auto"/>
        <w:left w:val="none" w:sz="0" w:space="0" w:color="auto"/>
        <w:bottom w:val="none" w:sz="0" w:space="0" w:color="auto"/>
        <w:right w:val="none" w:sz="0" w:space="0" w:color="auto"/>
      </w:divBdr>
      <w:divsChild>
        <w:div w:id="1002853891">
          <w:marLeft w:val="0"/>
          <w:marRight w:val="0"/>
          <w:marTop w:val="0"/>
          <w:marBottom w:val="0"/>
          <w:divBdr>
            <w:top w:val="none" w:sz="0" w:space="0" w:color="auto"/>
            <w:left w:val="none" w:sz="0" w:space="0" w:color="auto"/>
            <w:bottom w:val="none" w:sz="0" w:space="0" w:color="auto"/>
            <w:right w:val="none" w:sz="0" w:space="0" w:color="auto"/>
          </w:divBdr>
          <w:divsChild>
            <w:div w:id="998272536">
              <w:marLeft w:val="0"/>
              <w:marRight w:val="0"/>
              <w:marTop w:val="0"/>
              <w:marBottom w:val="0"/>
              <w:divBdr>
                <w:top w:val="none" w:sz="0" w:space="0" w:color="auto"/>
                <w:left w:val="none" w:sz="0" w:space="0" w:color="auto"/>
                <w:bottom w:val="none" w:sz="0" w:space="0" w:color="auto"/>
                <w:right w:val="none" w:sz="0" w:space="0" w:color="auto"/>
              </w:divBdr>
              <w:divsChild>
                <w:div w:id="2024241555">
                  <w:marLeft w:val="0"/>
                  <w:marRight w:val="0"/>
                  <w:marTop w:val="0"/>
                  <w:marBottom w:val="0"/>
                  <w:divBdr>
                    <w:top w:val="none" w:sz="0" w:space="0" w:color="auto"/>
                    <w:left w:val="none" w:sz="0" w:space="0" w:color="auto"/>
                    <w:bottom w:val="none" w:sz="0" w:space="0" w:color="auto"/>
                    <w:right w:val="none" w:sz="0" w:space="0" w:color="auto"/>
                  </w:divBdr>
                  <w:divsChild>
                    <w:div w:id="14368222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1363009">
          <w:marLeft w:val="0"/>
          <w:marRight w:val="0"/>
          <w:marTop w:val="0"/>
          <w:marBottom w:val="0"/>
          <w:divBdr>
            <w:top w:val="none" w:sz="0" w:space="0" w:color="auto"/>
            <w:left w:val="none" w:sz="0" w:space="0" w:color="auto"/>
            <w:bottom w:val="none" w:sz="0" w:space="0" w:color="auto"/>
            <w:right w:val="none" w:sz="0" w:space="0" w:color="auto"/>
          </w:divBdr>
          <w:divsChild>
            <w:div w:id="1878856354">
              <w:marLeft w:val="0"/>
              <w:marRight w:val="0"/>
              <w:marTop w:val="0"/>
              <w:marBottom w:val="0"/>
              <w:divBdr>
                <w:top w:val="none" w:sz="0" w:space="0" w:color="auto"/>
                <w:left w:val="none" w:sz="0" w:space="0" w:color="auto"/>
                <w:bottom w:val="none" w:sz="0" w:space="0" w:color="auto"/>
                <w:right w:val="none" w:sz="0" w:space="0" w:color="auto"/>
              </w:divBdr>
              <w:divsChild>
                <w:div w:id="1235093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48700527">
      <w:bodyDiv w:val="1"/>
      <w:marLeft w:val="0"/>
      <w:marRight w:val="0"/>
      <w:marTop w:val="0"/>
      <w:marBottom w:val="0"/>
      <w:divBdr>
        <w:top w:val="none" w:sz="0" w:space="0" w:color="auto"/>
        <w:left w:val="none" w:sz="0" w:space="0" w:color="auto"/>
        <w:bottom w:val="none" w:sz="0" w:space="0" w:color="auto"/>
        <w:right w:val="none" w:sz="0" w:space="0" w:color="auto"/>
      </w:divBdr>
    </w:div>
    <w:div w:id="953708690">
      <w:bodyDiv w:val="1"/>
      <w:marLeft w:val="0"/>
      <w:marRight w:val="0"/>
      <w:marTop w:val="0"/>
      <w:marBottom w:val="0"/>
      <w:divBdr>
        <w:top w:val="none" w:sz="0" w:space="0" w:color="auto"/>
        <w:left w:val="none" w:sz="0" w:space="0" w:color="auto"/>
        <w:bottom w:val="none" w:sz="0" w:space="0" w:color="auto"/>
        <w:right w:val="none" w:sz="0" w:space="0" w:color="auto"/>
      </w:divBdr>
    </w:div>
    <w:div w:id="957179262">
      <w:bodyDiv w:val="1"/>
      <w:marLeft w:val="0"/>
      <w:marRight w:val="0"/>
      <w:marTop w:val="0"/>
      <w:marBottom w:val="0"/>
      <w:divBdr>
        <w:top w:val="none" w:sz="0" w:space="0" w:color="auto"/>
        <w:left w:val="none" w:sz="0" w:space="0" w:color="auto"/>
        <w:bottom w:val="none" w:sz="0" w:space="0" w:color="auto"/>
        <w:right w:val="none" w:sz="0" w:space="0" w:color="auto"/>
      </w:divBdr>
    </w:div>
    <w:div w:id="958872710">
      <w:bodyDiv w:val="1"/>
      <w:marLeft w:val="0"/>
      <w:marRight w:val="0"/>
      <w:marTop w:val="0"/>
      <w:marBottom w:val="0"/>
      <w:divBdr>
        <w:top w:val="none" w:sz="0" w:space="0" w:color="auto"/>
        <w:left w:val="none" w:sz="0" w:space="0" w:color="auto"/>
        <w:bottom w:val="none" w:sz="0" w:space="0" w:color="auto"/>
        <w:right w:val="none" w:sz="0" w:space="0" w:color="auto"/>
      </w:divBdr>
    </w:div>
    <w:div w:id="964459219">
      <w:bodyDiv w:val="1"/>
      <w:marLeft w:val="0"/>
      <w:marRight w:val="0"/>
      <w:marTop w:val="0"/>
      <w:marBottom w:val="0"/>
      <w:divBdr>
        <w:top w:val="none" w:sz="0" w:space="0" w:color="auto"/>
        <w:left w:val="none" w:sz="0" w:space="0" w:color="auto"/>
        <w:bottom w:val="none" w:sz="0" w:space="0" w:color="auto"/>
        <w:right w:val="none" w:sz="0" w:space="0" w:color="auto"/>
      </w:divBdr>
    </w:div>
    <w:div w:id="965546986">
      <w:bodyDiv w:val="1"/>
      <w:marLeft w:val="0"/>
      <w:marRight w:val="0"/>
      <w:marTop w:val="0"/>
      <w:marBottom w:val="0"/>
      <w:divBdr>
        <w:top w:val="none" w:sz="0" w:space="0" w:color="auto"/>
        <w:left w:val="none" w:sz="0" w:space="0" w:color="auto"/>
        <w:bottom w:val="none" w:sz="0" w:space="0" w:color="auto"/>
        <w:right w:val="none" w:sz="0" w:space="0" w:color="auto"/>
      </w:divBdr>
    </w:div>
    <w:div w:id="966353127">
      <w:bodyDiv w:val="1"/>
      <w:marLeft w:val="0"/>
      <w:marRight w:val="0"/>
      <w:marTop w:val="0"/>
      <w:marBottom w:val="0"/>
      <w:divBdr>
        <w:top w:val="none" w:sz="0" w:space="0" w:color="auto"/>
        <w:left w:val="none" w:sz="0" w:space="0" w:color="auto"/>
        <w:bottom w:val="none" w:sz="0" w:space="0" w:color="auto"/>
        <w:right w:val="none" w:sz="0" w:space="0" w:color="auto"/>
      </w:divBdr>
    </w:div>
    <w:div w:id="972642334">
      <w:bodyDiv w:val="1"/>
      <w:marLeft w:val="0"/>
      <w:marRight w:val="0"/>
      <w:marTop w:val="0"/>
      <w:marBottom w:val="0"/>
      <w:divBdr>
        <w:top w:val="none" w:sz="0" w:space="0" w:color="auto"/>
        <w:left w:val="none" w:sz="0" w:space="0" w:color="auto"/>
        <w:bottom w:val="none" w:sz="0" w:space="0" w:color="auto"/>
        <w:right w:val="none" w:sz="0" w:space="0" w:color="auto"/>
      </w:divBdr>
    </w:div>
    <w:div w:id="974332076">
      <w:bodyDiv w:val="1"/>
      <w:marLeft w:val="0"/>
      <w:marRight w:val="0"/>
      <w:marTop w:val="0"/>
      <w:marBottom w:val="0"/>
      <w:divBdr>
        <w:top w:val="none" w:sz="0" w:space="0" w:color="auto"/>
        <w:left w:val="none" w:sz="0" w:space="0" w:color="auto"/>
        <w:bottom w:val="none" w:sz="0" w:space="0" w:color="auto"/>
        <w:right w:val="none" w:sz="0" w:space="0" w:color="auto"/>
      </w:divBdr>
    </w:div>
    <w:div w:id="975642807">
      <w:bodyDiv w:val="1"/>
      <w:marLeft w:val="0"/>
      <w:marRight w:val="0"/>
      <w:marTop w:val="0"/>
      <w:marBottom w:val="0"/>
      <w:divBdr>
        <w:top w:val="none" w:sz="0" w:space="0" w:color="auto"/>
        <w:left w:val="none" w:sz="0" w:space="0" w:color="auto"/>
        <w:bottom w:val="none" w:sz="0" w:space="0" w:color="auto"/>
        <w:right w:val="none" w:sz="0" w:space="0" w:color="auto"/>
      </w:divBdr>
    </w:div>
    <w:div w:id="991904061">
      <w:bodyDiv w:val="1"/>
      <w:marLeft w:val="0"/>
      <w:marRight w:val="0"/>
      <w:marTop w:val="0"/>
      <w:marBottom w:val="0"/>
      <w:divBdr>
        <w:top w:val="none" w:sz="0" w:space="0" w:color="auto"/>
        <w:left w:val="none" w:sz="0" w:space="0" w:color="auto"/>
        <w:bottom w:val="none" w:sz="0" w:space="0" w:color="auto"/>
        <w:right w:val="none" w:sz="0" w:space="0" w:color="auto"/>
      </w:divBdr>
    </w:div>
    <w:div w:id="997656468">
      <w:bodyDiv w:val="1"/>
      <w:marLeft w:val="0"/>
      <w:marRight w:val="0"/>
      <w:marTop w:val="0"/>
      <w:marBottom w:val="0"/>
      <w:divBdr>
        <w:top w:val="none" w:sz="0" w:space="0" w:color="auto"/>
        <w:left w:val="none" w:sz="0" w:space="0" w:color="auto"/>
        <w:bottom w:val="none" w:sz="0" w:space="0" w:color="auto"/>
        <w:right w:val="none" w:sz="0" w:space="0" w:color="auto"/>
      </w:divBdr>
    </w:div>
    <w:div w:id="1002395694">
      <w:bodyDiv w:val="1"/>
      <w:marLeft w:val="0"/>
      <w:marRight w:val="0"/>
      <w:marTop w:val="0"/>
      <w:marBottom w:val="0"/>
      <w:divBdr>
        <w:top w:val="none" w:sz="0" w:space="0" w:color="auto"/>
        <w:left w:val="none" w:sz="0" w:space="0" w:color="auto"/>
        <w:bottom w:val="none" w:sz="0" w:space="0" w:color="auto"/>
        <w:right w:val="none" w:sz="0" w:space="0" w:color="auto"/>
      </w:divBdr>
    </w:div>
    <w:div w:id="1006783755">
      <w:bodyDiv w:val="1"/>
      <w:marLeft w:val="0"/>
      <w:marRight w:val="0"/>
      <w:marTop w:val="0"/>
      <w:marBottom w:val="0"/>
      <w:divBdr>
        <w:top w:val="none" w:sz="0" w:space="0" w:color="auto"/>
        <w:left w:val="none" w:sz="0" w:space="0" w:color="auto"/>
        <w:bottom w:val="none" w:sz="0" w:space="0" w:color="auto"/>
        <w:right w:val="none" w:sz="0" w:space="0" w:color="auto"/>
      </w:divBdr>
    </w:div>
    <w:div w:id="1007754947">
      <w:bodyDiv w:val="1"/>
      <w:marLeft w:val="0"/>
      <w:marRight w:val="0"/>
      <w:marTop w:val="0"/>
      <w:marBottom w:val="0"/>
      <w:divBdr>
        <w:top w:val="none" w:sz="0" w:space="0" w:color="auto"/>
        <w:left w:val="none" w:sz="0" w:space="0" w:color="auto"/>
        <w:bottom w:val="none" w:sz="0" w:space="0" w:color="auto"/>
        <w:right w:val="none" w:sz="0" w:space="0" w:color="auto"/>
      </w:divBdr>
      <w:divsChild>
        <w:div w:id="736634402">
          <w:marLeft w:val="0"/>
          <w:marRight w:val="0"/>
          <w:marTop w:val="0"/>
          <w:marBottom w:val="0"/>
          <w:divBdr>
            <w:top w:val="none" w:sz="0" w:space="0" w:color="auto"/>
            <w:left w:val="none" w:sz="0" w:space="0" w:color="auto"/>
            <w:bottom w:val="none" w:sz="0" w:space="0" w:color="auto"/>
            <w:right w:val="none" w:sz="0" w:space="0" w:color="auto"/>
          </w:divBdr>
          <w:divsChild>
            <w:div w:id="1756169341">
              <w:marLeft w:val="0"/>
              <w:marRight w:val="0"/>
              <w:marTop w:val="0"/>
              <w:marBottom w:val="0"/>
              <w:divBdr>
                <w:top w:val="none" w:sz="0" w:space="0" w:color="auto"/>
                <w:left w:val="none" w:sz="0" w:space="0" w:color="auto"/>
                <w:bottom w:val="none" w:sz="0" w:space="0" w:color="auto"/>
                <w:right w:val="none" w:sz="0" w:space="0" w:color="auto"/>
              </w:divBdr>
              <w:divsChild>
                <w:div w:id="1963459887">
                  <w:marLeft w:val="0"/>
                  <w:marRight w:val="0"/>
                  <w:marTop w:val="0"/>
                  <w:marBottom w:val="0"/>
                  <w:divBdr>
                    <w:top w:val="none" w:sz="0" w:space="0" w:color="auto"/>
                    <w:left w:val="none" w:sz="0" w:space="0" w:color="auto"/>
                    <w:bottom w:val="none" w:sz="0" w:space="0" w:color="auto"/>
                    <w:right w:val="none" w:sz="0" w:space="0" w:color="auto"/>
                  </w:divBdr>
                  <w:divsChild>
                    <w:div w:id="872612560">
                      <w:marLeft w:val="0"/>
                      <w:marRight w:val="0"/>
                      <w:marTop w:val="0"/>
                      <w:marBottom w:val="0"/>
                      <w:divBdr>
                        <w:top w:val="none" w:sz="0" w:space="0" w:color="auto"/>
                        <w:left w:val="none" w:sz="0" w:space="0" w:color="auto"/>
                        <w:bottom w:val="none" w:sz="0" w:space="0" w:color="auto"/>
                        <w:right w:val="none" w:sz="0" w:space="0" w:color="auto"/>
                      </w:divBdr>
                    </w:div>
                    <w:div w:id="12299191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9371402">
          <w:marLeft w:val="0"/>
          <w:marRight w:val="0"/>
          <w:marTop w:val="0"/>
          <w:marBottom w:val="0"/>
          <w:divBdr>
            <w:top w:val="none" w:sz="0" w:space="0" w:color="auto"/>
            <w:left w:val="none" w:sz="0" w:space="0" w:color="auto"/>
            <w:bottom w:val="none" w:sz="0" w:space="0" w:color="auto"/>
            <w:right w:val="none" w:sz="0" w:space="0" w:color="auto"/>
          </w:divBdr>
          <w:divsChild>
            <w:div w:id="836580030">
              <w:marLeft w:val="0"/>
              <w:marRight w:val="0"/>
              <w:marTop w:val="0"/>
              <w:marBottom w:val="0"/>
              <w:divBdr>
                <w:top w:val="none" w:sz="0" w:space="0" w:color="auto"/>
                <w:left w:val="none" w:sz="0" w:space="0" w:color="auto"/>
                <w:bottom w:val="none" w:sz="0" w:space="0" w:color="auto"/>
                <w:right w:val="none" w:sz="0" w:space="0" w:color="auto"/>
              </w:divBdr>
              <w:divsChild>
                <w:div w:id="795567422">
                  <w:marLeft w:val="0"/>
                  <w:marRight w:val="0"/>
                  <w:marTop w:val="0"/>
                  <w:marBottom w:val="0"/>
                  <w:divBdr>
                    <w:top w:val="none" w:sz="0" w:space="0" w:color="auto"/>
                    <w:left w:val="none" w:sz="0" w:space="0" w:color="auto"/>
                    <w:bottom w:val="none" w:sz="0" w:space="0" w:color="auto"/>
                    <w:right w:val="none" w:sz="0" w:space="0" w:color="auto"/>
                  </w:divBdr>
                  <w:divsChild>
                    <w:div w:id="1337726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9677998">
      <w:bodyDiv w:val="1"/>
      <w:marLeft w:val="0"/>
      <w:marRight w:val="0"/>
      <w:marTop w:val="0"/>
      <w:marBottom w:val="0"/>
      <w:divBdr>
        <w:top w:val="none" w:sz="0" w:space="0" w:color="auto"/>
        <w:left w:val="none" w:sz="0" w:space="0" w:color="auto"/>
        <w:bottom w:val="none" w:sz="0" w:space="0" w:color="auto"/>
        <w:right w:val="none" w:sz="0" w:space="0" w:color="auto"/>
      </w:divBdr>
    </w:div>
    <w:div w:id="1014385311">
      <w:bodyDiv w:val="1"/>
      <w:marLeft w:val="0"/>
      <w:marRight w:val="0"/>
      <w:marTop w:val="0"/>
      <w:marBottom w:val="0"/>
      <w:divBdr>
        <w:top w:val="none" w:sz="0" w:space="0" w:color="auto"/>
        <w:left w:val="none" w:sz="0" w:space="0" w:color="auto"/>
        <w:bottom w:val="none" w:sz="0" w:space="0" w:color="auto"/>
        <w:right w:val="none" w:sz="0" w:space="0" w:color="auto"/>
      </w:divBdr>
      <w:divsChild>
        <w:div w:id="443966761">
          <w:marLeft w:val="0"/>
          <w:marRight w:val="0"/>
          <w:marTop w:val="0"/>
          <w:marBottom w:val="0"/>
          <w:divBdr>
            <w:top w:val="none" w:sz="0" w:space="0" w:color="auto"/>
            <w:left w:val="none" w:sz="0" w:space="0" w:color="auto"/>
            <w:bottom w:val="none" w:sz="0" w:space="0" w:color="auto"/>
            <w:right w:val="none" w:sz="0" w:space="0" w:color="auto"/>
          </w:divBdr>
        </w:div>
        <w:div w:id="1203444606">
          <w:marLeft w:val="0"/>
          <w:marRight w:val="0"/>
          <w:marTop w:val="0"/>
          <w:marBottom w:val="0"/>
          <w:divBdr>
            <w:top w:val="none" w:sz="0" w:space="0" w:color="auto"/>
            <w:left w:val="none" w:sz="0" w:space="0" w:color="auto"/>
            <w:bottom w:val="none" w:sz="0" w:space="0" w:color="auto"/>
            <w:right w:val="none" w:sz="0" w:space="0" w:color="auto"/>
          </w:divBdr>
        </w:div>
      </w:divsChild>
    </w:div>
    <w:div w:id="1016889076">
      <w:bodyDiv w:val="1"/>
      <w:marLeft w:val="0"/>
      <w:marRight w:val="0"/>
      <w:marTop w:val="0"/>
      <w:marBottom w:val="0"/>
      <w:divBdr>
        <w:top w:val="none" w:sz="0" w:space="0" w:color="auto"/>
        <w:left w:val="none" w:sz="0" w:space="0" w:color="auto"/>
        <w:bottom w:val="none" w:sz="0" w:space="0" w:color="auto"/>
        <w:right w:val="none" w:sz="0" w:space="0" w:color="auto"/>
      </w:divBdr>
    </w:div>
    <w:div w:id="1019621144">
      <w:bodyDiv w:val="1"/>
      <w:marLeft w:val="0"/>
      <w:marRight w:val="0"/>
      <w:marTop w:val="0"/>
      <w:marBottom w:val="0"/>
      <w:divBdr>
        <w:top w:val="none" w:sz="0" w:space="0" w:color="auto"/>
        <w:left w:val="none" w:sz="0" w:space="0" w:color="auto"/>
        <w:bottom w:val="none" w:sz="0" w:space="0" w:color="auto"/>
        <w:right w:val="none" w:sz="0" w:space="0" w:color="auto"/>
      </w:divBdr>
    </w:div>
    <w:div w:id="1024331126">
      <w:bodyDiv w:val="1"/>
      <w:marLeft w:val="0"/>
      <w:marRight w:val="0"/>
      <w:marTop w:val="0"/>
      <w:marBottom w:val="0"/>
      <w:divBdr>
        <w:top w:val="none" w:sz="0" w:space="0" w:color="auto"/>
        <w:left w:val="none" w:sz="0" w:space="0" w:color="auto"/>
        <w:bottom w:val="none" w:sz="0" w:space="0" w:color="auto"/>
        <w:right w:val="none" w:sz="0" w:space="0" w:color="auto"/>
      </w:divBdr>
    </w:div>
    <w:div w:id="1027951359">
      <w:bodyDiv w:val="1"/>
      <w:marLeft w:val="0"/>
      <w:marRight w:val="0"/>
      <w:marTop w:val="0"/>
      <w:marBottom w:val="0"/>
      <w:divBdr>
        <w:top w:val="none" w:sz="0" w:space="0" w:color="auto"/>
        <w:left w:val="none" w:sz="0" w:space="0" w:color="auto"/>
        <w:bottom w:val="none" w:sz="0" w:space="0" w:color="auto"/>
        <w:right w:val="none" w:sz="0" w:space="0" w:color="auto"/>
      </w:divBdr>
    </w:div>
    <w:div w:id="1029140097">
      <w:bodyDiv w:val="1"/>
      <w:marLeft w:val="0"/>
      <w:marRight w:val="0"/>
      <w:marTop w:val="0"/>
      <w:marBottom w:val="0"/>
      <w:divBdr>
        <w:top w:val="none" w:sz="0" w:space="0" w:color="auto"/>
        <w:left w:val="none" w:sz="0" w:space="0" w:color="auto"/>
        <w:bottom w:val="none" w:sz="0" w:space="0" w:color="auto"/>
        <w:right w:val="none" w:sz="0" w:space="0" w:color="auto"/>
      </w:divBdr>
    </w:div>
    <w:div w:id="1030453156">
      <w:bodyDiv w:val="1"/>
      <w:marLeft w:val="0"/>
      <w:marRight w:val="0"/>
      <w:marTop w:val="0"/>
      <w:marBottom w:val="0"/>
      <w:divBdr>
        <w:top w:val="none" w:sz="0" w:space="0" w:color="auto"/>
        <w:left w:val="none" w:sz="0" w:space="0" w:color="auto"/>
        <w:bottom w:val="none" w:sz="0" w:space="0" w:color="auto"/>
        <w:right w:val="none" w:sz="0" w:space="0" w:color="auto"/>
      </w:divBdr>
    </w:div>
    <w:div w:id="1031299531">
      <w:bodyDiv w:val="1"/>
      <w:marLeft w:val="0"/>
      <w:marRight w:val="0"/>
      <w:marTop w:val="0"/>
      <w:marBottom w:val="0"/>
      <w:divBdr>
        <w:top w:val="none" w:sz="0" w:space="0" w:color="auto"/>
        <w:left w:val="none" w:sz="0" w:space="0" w:color="auto"/>
        <w:bottom w:val="none" w:sz="0" w:space="0" w:color="auto"/>
        <w:right w:val="none" w:sz="0" w:space="0" w:color="auto"/>
      </w:divBdr>
      <w:divsChild>
        <w:div w:id="60256112">
          <w:marLeft w:val="0"/>
          <w:marRight w:val="0"/>
          <w:marTop w:val="0"/>
          <w:marBottom w:val="0"/>
          <w:divBdr>
            <w:top w:val="none" w:sz="0" w:space="0" w:color="auto"/>
            <w:left w:val="none" w:sz="0" w:space="0" w:color="auto"/>
            <w:bottom w:val="none" w:sz="0" w:space="0" w:color="auto"/>
            <w:right w:val="none" w:sz="0" w:space="0" w:color="auto"/>
          </w:divBdr>
        </w:div>
      </w:divsChild>
    </w:div>
    <w:div w:id="1036079979">
      <w:bodyDiv w:val="1"/>
      <w:marLeft w:val="0"/>
      <w:marRight w:val="0"/>
      <w:marTop w:val="0"/>
      <w:marBottom w:val="0"/>
      <w:divBdr>
        <w:top w:val="none" w:sz="0" w:space="0" w:color="auto"/>
        <w:left w:val="none" w:sz="0" w:space="0" w:color="auto"/>
        <w:bottom w:val="none" w:sz="0" w:space="0" w:color="auto"/>
        <w:right w:val="none" w:sz="0" w:space="0" w:color="auto"/>
      </w:divBdr>
    </w:div>
    <w:div w:id="1044984688">
      <w:bodyDiv w:val="1"/>
      <w:marLeft w:val="0"/>
      <w:marRight w:val="0"/>
      <w:marTop w:val="0"/>
      <w:marBottom w:val="0"/>
      <w:divBdr>
        <w:top w:val="none" w:sz="0" w:space="0" w:color="auto"/>
        <w:left w:val="none" w:sz="0" w:space="0" w:color="auto"/>
        <w:bottom w:val="none" w:sz="0" w:space="0" w:color="auto"/>
        <w:right w:val="none" w:sz="0" w:space="0" w:color="auto"/>
      </w:divBdr>
    </w:div>
    <w:div w:id="1054550951">
      <w:bodyDiv w:val="1"/>
      <w:marLeft w:val="0"/>
      <w:marRight w:val="0"/>
      <w:marTop w:val="0"/>
      <w:marBottom w:val="0"/>
      <w:divBdr>
        <w:top w:val="none" w:sz="0" w:space="0" w:color="auto"/>
        <w:left w:val="none" w:sz="0" w:space="0" w:color="auto"/>
        <w:bottom w:val="none" w:sz="0" w:space="0" w:color="auto"/>
        <w:right w:val="none" w:sz="0" w:space="0" w:color="auto"/>
      </w:divBdr>
    </w:div>
    <w:div w:id="1055087648">
      <w:bodyDiv w:val="1"/>
      <w:marLeft w:val="0"/>
      <w:marRight w:val="0"/>
      <w:marTop w:val="0"/>
      <w:marBottom w:val="0"/>
      <w:divBdr>
        <w:top w:val="none" w:sz="0" w:space="0" w:color="auto"/>
        <w:left w:val="none" w:sz="0" w:space="0" w:color="auto"/>
        <w:bottom w:val="none" w:sz="0" w:space="0" w:color="auto"/>
        <w:right w:val="none" w:sz="0" w:space="0" w:color="auto"/>
      </w:divBdr>
    </w:div>
    <w:div w:id="1055544874">
      <w:bodyDiv w:val="1"/>
      <w:marLeft w:val="0"/>
      <w:marRight w:val="0"/>
      <w:marTop w:val="0"/>
      <w:marBottom w:val="0"/>
      <w:divBdr>
        <w:top w:val="none" w:sz="0" w:space="0" w:color="auto"/>
        <w:left w:val="none" w:sz="0" w:space="0" w:color="auto"/>
        <w:bottom w:val="none" w:sz="0" w:space="0" w:color="auto"/>
        <w:right w:val="none" w:sz="0" w:space="0" w:color="auto"/>
      </w:divBdr>
    </w:div>
    <w:div w:id="1056927736">
      <w:bodyDiv w:val="1"/>
      <w:marLeft w:val="0"/>
      <w:marRight w:val="0"/>
      <w:marTop w:val="0"/>
      <w:marBottom w:val="0"/>
      <w:divBdr>
        <w:top w:val="none" w:sz="0" w:space="0" w:color="auto"/>
        <w:left w:val="none" w:sz="0" w:space="0" w:color="auto"/>
        <w:bottom w:val="none" w:sz="0" w:space="0" w:color="auto"/>
        <w:right w:val="none" w:sz="0" w:space="0" w:color="auto"/>
      </w:divBdr>
    </w:div>
    <w:div w:id="1066682792">
      <w:bodyDiv w:val="1"/>
      <w:marLeft w:val="0"/>
      <w:marRight w:val="0"/>
      <w:marTop w:val="0"/>
      <w:marBottom w:val="0"/>
      <w:divBdr>
        <w:top w:val="none" w:sz="0" w:space="0" w:color="auto"/>
        <w:left w:val="none" w:sz="0" w:space="0" w:color="auto"/>
        <w:bottom w:val="none" w:sz="0" w:space="0" w:color="auto"/>
        <w:right w:val="none" w:sz="0" w:space="0" w:color="auto"/>
      </w:divBdr>
    </w:div>
    <w:div w:id="1075585848">
      <w:bodyDiv w:val="1"/>
      <w:marLeft w:val="0"/>
      <w:marRight w:val="0"/>
      <w:marTop w:val="0"/>
      <w:marBottom w:val="0"/>
      <w:divBdr>
        <w:top w:val="none" w:sz="0" w:space="0" w:color="auto"/>
        <w:left w:val="none" w:sz="0" w:space="0" w:color="auto"/>
        <w:bottom w:val="none" w:sz="0" w:space="0" w:color="auto"/>
        <w:right w:val="none" w:sz="0" w:space="0" w:color="auto"/>
      </w:divBdr>
    </w:div>
    <w:div w:id="1076169256">
      <w:bodyDiv w:val="1"/>
      <w:marLeft w:val="0"/>
      <w:marRight w:val="0"/>
      <w:marTop w:val="0"/>
      <w:marBottom w:val="0"/>
      <w:divBdr>
        <w:top w:val="none" w:sz="0" w:space="0" w:color="auto"/>
        <w:left w:val="none" w:sz="0" w:space="0" w:color="auto"/>
        <w:bottom w:val="none" w:sz="0" w:space="0" w:color="auto"/>
        <w:right w:val="none" w:sz="0" w:space="0" w:color="auto"/>
      </w:divBdr>
    </w:div>
    <w:div w:id="1076316132">
      <w:bodyDiv w:val="1"/>
      <w:marLeft w:val="0"/>
      <w:marRight w:val="0"/>
      <w:marTop w:val="0"/>
      <w:marBottom w:val="0"/>
      <w:divBdr>
        <w:top w:val="none" w:sz="0" w:space="0" w:color="auto"/>
        <w:left w:val="none" w:sz="0" w:space="0" w:color="auto"/>
        <w:bottom w:val="none" w:sz="0" w:space="0" w:color="auto"/>
        <w:right w:val="none" w:sz="0" w:space="0" w:color="auto"/>
      </w:divBdr>
    </w:div>
    <w:div w:id="1077173488">
      <w:bodyDiv w:val="1"/>
      <w:marLeft w:val="0"/>
      <w:marRight w:val="0"/>
      <w:marTop w:val="0"/>
      <w:marBottom w:val="0"/>
      <w:divBdr>
        <w:top w:val="none" w:sz="0" w:space="0" w:color="auto"/>
        <w:left w:val="none" w:sz="0" w:space="0" w:color="auto"/>
        <w:bottom w:val="none" w:sz="0" w:space="0" w:color="auto"/>
        <w:right w:val="none" w:sz="0" w:space="0" w:color="auto"/>
      </w:divBdr>
    </w:div>
    <w:div w:id="1079328725">
      <w:bodyDiv w:val="1"/>
      <w:marLeft w:val="0"/>
      <w:marRight w:val="0"/>
      <w:marTop w:val="0"/>
      <w:marBottom w:val="0"/>
      <w:divBdr>
        <w:top w:val="none" w:sz="0" w:space="0" w:color="auto"/>
        <w:left w:val="none" w:sz="0" w:space="0" w:color="auto"/>
        <w:bottom w:val="none" w:sz="0" w:space="0" w:color="auto"/>
        <w:right w:val="none" w:sz="0" w:space="0" w:color="auto"/>
      </w:divBdr>
    </w:div>
    <w:div w:id="1097872428">
      <w:bodyDiv w:val="1"/>
      <w:marLeft w:val="0"/>
      <w:marRight w:val="0"/>
      <w:marTop w:val="0"/>
      <w:marBottom w:val="0"/>
      <w:divBdr>
        <w:top w:val="none" w:sz="0" w:space="0" w:color="auto"/>
        <w:left w:val="none" w:sz="0" w:space="0" w:color="auto"/>
        <w:bottom w:val="none" w:sz="0" w:space="0" w:color="auto"/>
        <w:right w:val="none" w:sz="0" w:space="0" w:color="auto"/>
      </w:divBdr>
    </w:div>
    <w:div w:id="1099059761">
      <w:bodyDiv w:val="1"/>
      <w:marLeft w:val="0"/>
      <w:marRight w:val="0"/>
      <w:marTop w:val="0"/>
      <w:marBottom w:val="0"/>
      <w:divBdr>
        <w:top w:val="none" w:sz="0" w:space="0" w:color="auto"/>
        <w:left w:val="none" w:sz="0" w:space="0" w:color="auto"/>
        <w:bottom w:val="none" w:sz="0" w:space="0" w:color="auto"/>
        <w:right w:val="none" w:sz="0" w:space="0" w:color="auto"/>
      </w:divBdr>
    </w:div>
    <w:div w:id="1100564111">
      <w:bodyDiv w:val="1"/>
      <w:marLeft w:val="0"/>
      <w:marRight w:val="0"/>
      <w:marTop w:val="0"/>
      <w:marBottom w:val="0"/>
      <w:divBdr>
        <w:top w:val="none" w:sz="0" w:space="0" w:color="auto"/>
        <w:left w:val="none" w:sz="0" w:space="0" w:color="auto"/>
        <w:bottom w:val="none" w:sz="0" w:space="0" w:color="auto"/>
        <w:right w:val="none" w:sz="0" w:space="0" w:color="auto"/>
      </w:divBdr>
      <w:divsChild>
        <w:div w:id="2013991031">
          <w:marLeft w:val="0"/>
          <w:marRight w:val="0"/>
          <w:marTop w:val="0"/>
          <w:marBottom w:val="0"/>
          <w:divBdr>
            <w:top w:val="none" w:sz="0" w:space="0" w:color="auto"/>
            <w:left w:val="none" w:sz="0" w:space="0" w:color="auto"/>
            <w:bottom w:val="none" w:sz="0" w:space="0" w:color="auto"/>
            <w:right w:val="none" w:sz="0" w:space="0" w:color="auto"/>
          </w:divBdr>
        </w:div>
      </w:divsChild>
    </w:div>
    <w:div w:id="1112361668">
      <w:bodyDiv w:val="1"/>
      <w:marLeft w:val="0"/>
      <w:marRight w:val="0"/>
      <w:marTop w:val="0"/>
      <w:marBottom w:val="0"/>
      <w:divBdr>
        <w:top w:val="none" w:sz="0" w:space="0" w:color="auto"/>
        <w:left w:val="none" w:sz="0" w:space="0" w:color="auto"/>
        <w:bottom w:val="none" w:sz="0" w:space="0" w:color="auto"/>
        <w:right w:val="none" w:sz="0" w:space="0" w:color="auto"/>
      </w:divBdr>
    </w:div>
    <w:div w:id="1114443582">
      <w:bodyDiv w:val="1"/>
      <w:marLeft w:val="0"/>
      <w:marRight w:val="0"/>
      <w:marTop w:val="0"/>
      <w:marBottom w:val="0"/>
      <w:divBdr>
        <w:top w:val="none" w:sz="0" w:space="0" w:color="auto"/>
        <w:left w:val="none" w:sz="0" w:space="0" w:color="auto"/>
        <w:bottom w:val="none" w:sz="0" w:space="0" w:color="auto"/>
        <w:right w:val="none" w:sz="0" w:space="0" w:color="auto"/>
      </w:divBdr>
      <w:divsChild>
        <w:div w:id="680010753">
          <w:marLeft w:val="0"/>
          <w:marRight w:val="0"/>
          <w:marTop w:val="0"/>
          <w:marBottom w:val="0"/>
          <w:divBdr>
            <w:top w:val="none" w:sz="0" w:space="0" w:color="auto"/>
            <w:left w:val="none" w:sz="0" w:space="0" w:color="auto"/>
            <w:bottom w:val="none" w:sz="0" w:space="0" w:color="auto"/>
            <w:right w:val="none" w:sz="0" w:space="0" w:color="auto"/>
          </w:divBdr>
        </w:div>
      </w:divsChild>
    </w:div>
    <w:div w:id="1121730583">
      <w:bodyDiv w:val="1"/>
      <w:marLeft w:val="0"/>
      <w:marRight w:val="0"/>
      <w:marTop w:val="0"/>
      <w:marBottom w:val="0"/>
      <w:divBdr>
        <w:top w:val="none" w:sz="0" w:space="0" w:color="auto"/>
        <w:left w:val="none" w:sz="0" w:space="0" w:color="auto"/>
        <w:bottom w:val="none" w:sz="0" w:space="0" w:color="auto"/>
        <w:right w:val="none" w:sz="0" w:space="0" w:color="auto"/>
      </w:divBdr>
    </w:div>
    <w:div w:id="1123696917">
      <w:bodyDiv w:val="1"/>
      <w:marLeft w:val="0"/>
      <w:marRight w:val="0"/>
      <w:marTop w:val="0"/>
      <w:marBottom w:val="0"/>
      <w:divBdr>
        <w:top w:val="none" w:sz="0" w:space="0" w:color="auto"/>
        <w:left w:val="none" w:sz="0" w:space="0" w:color="auto"/>
        <w:bottom w:val="none" w:sz="0" w:space="0" w:color="auto"/>
        <w:right w:val="none" w:sz="0" w:space="0" w:color="auto"/>
      </w:divBdr>
    </w:div>
    <w:div w:id="1125271637">
      <w:bodyDiv w:val="1"/>
      <w:marLeft w:val="0"/>
      <w:marRight w:val="0"/>
      <w:marTop w:val="0"/>
      <w:marBottom w:val="0"/>
      <w:divBdr>
        <w:top w:val="none" w:sz="0" w:space="0" w:color="auto"/>
        <w:left w:val="none" w:sz="0" w:space="0" w:color="auto"/>
        <w:bottom w:val="none" w:sz="0" w:space="0" w:color="auto"/>
        <w:right w:val="none" w:sz="0" w:space="0" w:color="auto"/>
      </w:divBdr>
    </w:div>
    <w:div w:id="1128553649">
      <w:bodyDiv w:val="1"/>
      <w:marLeft w:val="0"/>
      <w:marRight w:val="0"/>
      <w:marTop w:val="0"/>
      <w:marBottom w:val="0"/>
      <w:divBdr>
        <w:top w:val="none" w:sz="0" w:space="0" w:color="auto"/>
        <w:left w:val="none" w:sz="0" w:space="0" w:color="auto"/>
        <w:bottom w:val="none" w:sz="0" w:space="0" w:color="auto"/>
        <w:right w:val="none" w:sz="0" w:space="0" w:color="auto"/>
      </w:divBdr>
    </w:div>
    <w:div w:id="1130587119">
      <w:bodyDiv w:val="1"/>
      <w:marLeft w:val="0"/>
      <w:marRight w:val="0"/>
      <w:marTop w:val="0"/>
      <w:marBottom w:val="0"/>
      <w:divBdr>
        <w:top w:val="none" w:sz="0" w:space="0" w:color="auto"/>
        <w:left w:val="none" w:sz="0" w:space="0" w:color="auto"/>
        <w:bottom w:val="none" w:sz="0" w:space="0" w:color="auto"/>
        <w:right w:val="none" w:sz="0" w:space="0" w:color="auto"/>
      </w:divBdr>
    </w:div>
    <w:div w:id="1131553524">
      <w:bodyDiv w:val="1"/>
      <w:marLeft w:val="0"/>
      <w:marRight w:val="0"/>
      <w:marTop w:val="0"/>
      <w:marBottom w:val="0"/>
      <w:divBdr>
        <w:top w:val="none" w:sz="0" w:space="0" w:color="auto"/>
        <w:left w:val="none" w:sz="0" w:space="0" w:color="auto"/>
        <w:bottom w:val="none" w:sz="0" w:space="0" w:color="auto"/>
        <w:right w:val="none" w:sz="0" w:space="0" w:color="auto"/>
      </w:divBdr>
    </w:div>
    <w:div w:id="1144159719">
      <w:bodyDiv w:val="1"/>
      <w:marLeft w:val="0"/>
      <w:marRight w:val="0"/>
      <w:marTop w:val="0"/>
      <w:marBottom w:val="0"/>
      <w:divBdr>
        <w:top w:val="none" w:sz="0" w:space="0" w:color="auto"/>
        <w:left w:val="none" w:sz="0" w:space="0" w:color="auto"/>
        <w:bottom w:val="none" w:sz="0" w:space="0" w:color="auto"/>
        <w:right w:val="none" w:sz="0" w:space="0" w:color="auto"/>
      </w:divBdr>
      <w:divsChild>
        <w:div w:id="1050804486">
          <w:marLeft w:val="0"/>
          <w:marRight w:val="0"/>
          <w:marTop w:val="120"/>
          <w:marBottom w:val="0"/>
          <w:divBdr>
            <w:top w:val="none" w:sz="0" w:space="0" w:color="auto"/>
            <w:left w:val="none" w:sz="0" w:space="0" w:color="auto"/>
            <w:bottom w:val="none" w:sz="0" w:space="0" w:color="auto"/>
            <w:right w:val="none" w:sz="0" w:space="0" w:color="auto"/>
          </w:divBdr>
        </w:div>
        <w:div w:id="1147283288">
          <w:marLeft w:val="0"/>
          <w:marRight w:val="0"/>
          <w:marTop w:val="120"/>
          <w:marBottom w:val="0"/>
          <w:divBdr>
            <w:top w:val="none" w:sz="0" w:space="0" w:color="auto"/>
            <w:left w:val="none" w:sz="0" w:space="0" w:color="auto"/>
            <w:bottom w:val="none" w:sz="0" w:space="0" w:color="auto"/>
            <w:right w:val="none" w:sz="0" w:space="0" w:color="auto"/>
          </w:divBdr>
        </w:div>
        <w:div w:id="1279413433">
          <w:marLeft w:val="0"/>
          <w:marRight w:val="0"/>
          <w:marTop w:val="120"/>
          <w:marBottom w:val="0"/>
          <w:divBdr>
            <w:top w:val="none" w:sz="0" w:space="0" w:color="auto"/>
            <w:left w:val="none" w:sz="0" w:space="0" w:color="auto"/>
            <w:bottom w:val="none" w:sz="0" w:space="0" w:color="auto"/>
            <w:right w:val="none" w:sz="0" w:space="0" w:color="auto"/>
          </w:divBdr>
        </w:div>
        <w:div w:id="1739203555">
          <w:marLeft w:val="0"/>
          <w:marRight w:val="0"/>
          <w:marTop w:val="120"/>
          <w:marBottom w:val="0"/>
          <w:divBdr>
            <w:top w:val="none" w:sz="0" w:space="0" w:color="auto"/>
            <w:left w:val="none" w:sz="0" w:space="0" w:color="auto"/>
            <w:bottom w:val="none" w:sz="0" w:space="0" w:color="auto"/>
            <w:right w:val="none" w:sz="0" w:space="0" w:color="auto"/>
          </w:divBdr>
        </w:div>
        <w:div w:id="1919703205">
          <w:marLeft w:val="0"/>
          <w:marRight w:val="0"/>
          <w:marTop w:val="120"/>
          <w:marBottom w:val="0"/>
          <w:divBdr>
            <w:top w:val="none" w:sz="0" w:space="0" w:color="auto"/>
            <w:left w:val="none" w:sz="0" w:space="0" w:color="auto"/>
            <w:bottom w:val="none" w:sz="0" w:space="0" w:color="auto"/>
            <w:right w:val="none" w:sz="0" w:space="0" w:color="auto"/>
          </w:divBdr>
        </w:div>
      </w:divsChild>
    </w:div>
    <w:div w:id="1146362499">
      <w:bodyDiv w:val="1"/>
      <w:marLeft w:val="0"/>
      <w:marRight w:val="0"/>
      <w:marTop w:val="0"/>
      <w:marBottom w:val="0"/>
      <w:divBdr>
        <w:top w:val="none" w:sz="0" w:space="0" w:color="auto"/>
        <w:left w:val="none" w:sz="0" w:space="0" w:color="auto"/>
        <w:bottom w:val="none" w:sz="0" w:space="0" w:color="auto"/>
        <w:right w:val="none" w:sz="0" w:space="0" w:color="auto"/>
      </w:divBdr>
    </w:div>
    <w:div w:id="1146896826">
      <w:bodyDiv w:val="1"/>
      <w:marLeft w:val="0"/>
      <w:marRight w:val="0"/>
      <w:marTop w:val="0"/>
      <w:marBottom w:val="0"/>
      <w:divBdr>
        <w:top w:val="none" w:sz="0" w:space="0" w:color="auto"/>
        <w:left w:val="none" w:sz="0" w:space="0" w:color="auto"/>
        <w:bottom w:val="none" w:sz="0" w:space="0" w:color="auto"/>
        <w:right w:val="none" w:sz="0" w:space="0" w:color="auto"/>
      </w:divBdr>
    </w:div>
    <w:div w:id="1153332351">
      <w:bodyDiv w:val="1"/>
      <w:marLeft w:val="0"/>
      <w:marRight w:val="0"/>
      <w:marTop w:val="0"/>
      <w:marBottom w:val="0"/>
      <w:divBdr>
        <w:top w:val="none" w:sz="0" w:space="0" w:color="auto"/>
        <w:left w:val="none" w:sz="0" w:space="0" w:color="auto"/>
        <w:bottom w:val="none" w:sz="0" w:space="0" w:color="auto"/>
        <w:right w:val="none" w:sz="0" w:space="0" w:color="auto"/>
      </w:divBdr>
    </w:div>
    <w:div w:id="1158620044">
      <w:bodyDiv w:val="1"/>
      <w:marLeft w:val="0"/>
      <w:marRight w:val="0"/>
      <w:marTop w:val="0"/>
      <w:marBottom w:val="0"/>
      <w:divBdr>
        <w:top w:val="none" w:sz="0" w:space="0" w:color="auto"/>
        <w:left w:val="none" w:sz="0" w:space="0" w:color="auto"/>
        <w:bottom w:val="none" w:sz="0" w:space="0" w:color="auto"/>
        <w:right w:val="none" w:sz="0" w:space="0" w:color="auto"/>
      </w:divBdr>
    </w:div>
    <w:div w:id="1159542114">
      <w:bodyDiv w:val="1"/>
      <w:marLeft w:val="0"/>
      <w:marRight w:val="0"/>
      <w:marTop w:val="0"/>
      <w:marBottom w:val="0"/>
      <w:divBdr>
        <w:top w:val="none" w:sz="0" w:space="0" w:color="auto"/>
        <w:left w:val="none" w:sz="0" w:space="0" w:color="auto"/>
        <w:bottom w:val="none" w:sz="0" w:space="0" w:color="auto"/>
        <w:right w:val="none" w:sz="0" w:space="0" w:color="auto"/>
      </w:divBdr>
    </w:div>
    <w:div w:id="1159690860">
      <w:bodyDiv w:val="1"/>
      <w:marLeft w:val="0"/>
      <w:marRight w:val="0"/>
      <w:marTop w:val="0"/>
      <w:marBottom w:val="0"/>
      <w:divBdr>
        <w:top w:val="none" w:sz="0" w:space="0" w:color="auto"/>
        <w:left w:val="none" w:sz="0" w:space="0" w:color="auto"/>
        <w:bottom w:val="none" w:sz="0" w:space="0" w:color="auto"/>
        <w:right w:val="none" w:sz="0" w:space="0" w:color="auto"/>
      </w:divBdr>
    </w:div>
    <w:div w:id="1166896164">
      <w:bodyDiv w:val="1"/>
      <w:marLeft w:val="0"/>
      <w:marRight w:val="0"/>
      <w:marTop w:val="0"/>
      <w:marBottom w:val="0"/>
      <w:divBdr>
        <w:top w:val="none" w:sz="0" w:space="0" w:color="auto"/>
        <w:left w:val="none" w:sz="0" w:space="0" w:color="auto"/>
        <w:bottom w:val="none" w:sz="0" w:space="0" w:color="auto"/>
        <w:right w:val="none" w:sz="0" w:space="0" w:color="auto"/>
      </w:divBdr>
    </w:div>
    <w:div w:id="1180971359">
      <w:bodyDiv w:val="1"/>
      <w:marLeft w:val="0"/>
      <w:marRight w:val="0"/>
      <w:marTop w:val="0"/>
      <w:marBottom w:val="0"/>
      <w:divBdr>
        <w:top w:val="none" w:sz="0" w:space="0" w:color="auto"/>
        <w:left w:val="none" w:sz="0" w:space="0" w:color="auto"/>
        <w:bottom w:val="none" w:sz="0" w:space="0" w:color="auto"/>
        <w:right w:val="none" w:sz="0" w:space="0" w:color="auto"/>
      </w:divBdr>
      <w:divsChild>
        <w:div w:id="1870029769">
          <w:marLeft w:val="0"/>
          <w:marRight w:val="0"/>
          <w:marTop w:val="121"/>
          <w:marBottom w:val="0"/>
          <w:divBdr>
            <w:top w:val="none" w:sz="0" w:space="0" w:color="auto"/>
            <w:left w:val="none" w:sz="0" w:space="0" w:color="auto"/>
            <w:bottom w:val="none" w:sz="0" w:space="0" w:color="auto"/>
            <w:right w:val="none" w:sz="0" w:space="0" w:color="auto"/>
          </w:divBdr>
        </w:div>
      </w:divsChild>
    </w:div>
    <w:div w:id="1188057588">
      <w:bodyDiv w:val="1"/>
      <w:marLeft w:val="0"/>
      <w:marRight w:val="0"/>
      <w:marTop w:val="0"/>
      <w:marBottom w:val="0"/>
      <w:divBdr>
        <w:top w:val="none" w:sz="0" w:space="0" w:color="auto"/>
        <w:left w:val="none" w:sz="0" w:space="0" w:color="auto"/>
        <w:bottom w:val="none" w:sz="0" w:space="0" w:color="auto"/>
        <w:right w:val="none" w:sz="0" w:space="0" w:color="auto"/>
      </w:divBdr>
    </w:div>
    <w:div w:id="1200162433">
      <w:bodyDiv w:val="1"/>
      <w:marLeft w:val="0"/>
      <w:marRight w:val="0"/>
      <w:marTop w:val="0"/>
      <w:marBottom w:val="0"/>
      <w:divBdr>
        <w:top w:val="none" w:sz="0" w:space="0" w:color="auto"/>
        <w:left w:val="none" w:sz="0" w:space="0" w:color="auto"/>
        <w:bottom w:val="none" w:sz="0" w:space="0" w:color="auto"/>
        <w:right w:val="none" w:sz="0" w:space="0" w:color="auto"/>
      </w:divBdr>
    </w:div>
    <w:div w:id="1202866396">
      <w:bodyDiv w:val="1"/>
      <w:marLeft w:val="0"/>
      <w:marRight w:val="0"/>
      <w:marTop w:val="0"/>
      <w:marBottom w:val="0"/>
      <w:divBdr>
        <w:top w:val="none" w:sz="0" w:space="0" w:color="auto"/>
        <w:left w:val="none" w:sz="0" w:space="0" w:color="auto"/>
        <w:bottom w:val="none" w:sz="0" w:space="0" w:color="auto"/>
        <w:right w:val="none" w:sz="0" w:space="0" w:color="auto"/>
      </w:divBdr>
    </w:div>
    <w:div w:id="1214460635">
      <w:bodyDiv w:val="1"/>
      <w:marLeft w:val="0"/>
      <w:marRight w:val="0"/>
      <w:marTop w:val="0"/>
      <w:marBottom w:val="0"/>
      <w:divBdr>
        <w:top w:val="none" w:sz="0" w:space="0" w:color="auto"/>
        <w:left w:val="none" w:sz="0" w:space="0" w:color="auto"/>
        <w:bottom w:val="none" w:sz="0" w:space="0" w:color="auto"/>
        <w:right w:val="none" w:sz="0" w:space="0" w:color="auto"/>
      </w:divBdr>
    </w:div>
    <w:div w:id="1219442111">
      <w:bodyDiv w:val="1"/>
      <w:marLeft w:val="0"/>
      <w:marRight w:val="0"/>
      <w:marTop w:val="0"/>
      <w:marBottom w:val="0"/>
      <w:divBdr>
        <w:top w:val="none" w:sz="0" w:space="0" w:color="auto"/>
        <w:left w:val="none" w:sz="0" w:space="0" w:color="auto"/>
        <w:bottom w:val="none" w:sz="0" w:space="0" w:color="auto"/>
        <w:right w:val="none" w:sz="0" w:space="0" w:color="auto"/>
      </w:divBdr>
    </w:div>
    <w:div w:id="1226724176">
      <w:bodyDiv w:val="1"/>
      <w:marLeft w:val="0"/>
      <w:marRight w:val="0"/>
      <w:marTop w:val="0"/>
      <w:marBottom w:val="0"/>
      <w:divBdr>
        <w:top w:val="none" w:sz="0" w:space="0" w:color="auto"/>
        <w:left w:val="none" w:sz="0" w:space="0" w:color="auto"/>
        <w:bottom w:val="none" w:sz="0" w:space="0" w:color="auto"/>
        <w:right w:val="none" w:sz="0" w:space="0" w:color="auto"/>
      </w:divBdr>
    </w:div>
    <w:div w:id="1228422850">
      <w:bodyDiv w:val="1"/>
      <w:marLeft w:val="0"/>
      <w:marRight w:val="0"/>
      <w:marTop w:val="0"/>
      <w:marBottom w:val="0"/>
      <w:divBdr>
        <w:top w:val="none" w:sz="0" w:space="0" w:color="auto"/>
        <w:left w:val="none" w:sz="0" w:space="0" w:color="auto"/>
        <w:bottom w:val="none" w:sz="0" w:space="0" w:color="auto"/>
        <w:right w:val="none" w:sz="0" w:space="0" w:color="auto"/>
      </w:divBdr>
    </w:div>
    <w:div w:id="1232429916">
      <w:bodyDiv w:val="1"/>
      <w:marLeft w:val="0"/>
      <w:marRight w:val="0"/>
      <w:marTop w:val="0"/>
      <w:marBottom w:val="0"/>
      <w:divBdr>
        <w:top w:val="none" w:sz="0" w:space="0" w:color="auto"/>
        <w:left w:val="none" w:sz="0" w:space="0" w:color="auto"/>
        <w:bottom w:val="none" w:sz="0" w:space="0" w:color="auto"/>
        <w:right w:val="none" w:sz="0" w:space="0" w:color="auto"/>
      </w:divBdr>
    </w:div>
    <w:div w:id="1234271842">
      <w:bodyDiv w:val="1"/>
      <w:marLeft w:val="0"/>
      <w:marRight w:val="0"/>
      <w:marTop w:val="0"/>
      <w:marBottom w:val="0"/>
      <w:divBdr>
        <w:top w:val="none" w:sz="0" w:space="0" w:color="auto"/>
        <w:left w:val="none" w:sz="0" w:space="0" w:color="auto"/>
        <w:bottom w:val="none" w:sz="0" w:space="0" w:color="auto"/>
        <w:right w:val="none" w:sz="0" w:space="0" w:color="auto"/>
      </w:divBdr>
    </w:div>
    <w:div w:id="1234698840">
      <w:bodyDiv w:val="1"/>
      <w:marLeft w:val="0"/>
      <w:marRight w:val="0"/>
      <w:marTop w:val="0"/>
      <w:marBottom w:val="0"/>
      <w:divBdr>
        <w:top w:val="none" w:sz="0" w:space="0" w:color="auto"/>
        <w:left w:val="none" w:sz="0" w:space="0" w:color="auto"/>
        <w:bottom w:val="none" w:sz="0" w:space="0" w:color="auto"/>
        <w:right w:val="none" w:sz="0" w:space="0" w:color="auto"/>
      </w:divBdr>
    </w:div>
    <w:div w:id="1237982792">
      <w:bodyDiv w:val="1"/>
      <w:marLeft w:val="0"/>
      <w:marRight w:val="0"/>
      <w:marTop w:val="0"/>
      <w:marBottom w:val="0"/>
      <w:divBdr>
        <w:top w:val="none" w:sz="0" w:space="0" w:color="auto"/>
        <w:left w:val="none" w:sz="0" w:space="0" w:color="auto"/>
        <w:bottom w:val="none" w:sz="0" w:space="0" w:color="auto"/>
        <w:right w:val="none" w:sz="0" w:space="0" w:color="auto"/>
      </w:divBdr>
    </w:div>
    <w:div w:id="1240752577">
      <w:bodyDiv w:val="1"/>
      <w:marLeft w:val="0"/>
      <w:marRight w:val="0"/>
      <w:marTop w:val="0"/>
      <w:marBottom w:val="0"/>
      <w:divBdr>
        <w:top w:val="none" w:sz="0" w:space="0" w:color="auto"/>
        <w:left w:val="none" w:sz="0" w:space="0" w:color="auto"/>
        <w:bottom w:val="none" w:sz="0" w:space="0" w:color="auto"/>
        <w:right w:val="none" w:sz="0" w:space="0" w:color="auto"/>
      </w:divBdr>
    </w:div>
    <w:div w:id="1241712500">
      <w:bodyDiv w:val="1"/>
      <w:marLeft w:val="0"/>
      <w:marRight w:val="0"/>
      <w:marTop w:val="0"/>
      <w:marBottom w:val="0"/>
      <w:divBdr>
        <w:top w:val="none" w:sz="0" w:space="0" w:color="auto"/>
        <w:left w:val="none" w:sz="0" w:space="0" w:color="auto"/>
        <w:bottom w:val="none" w:sz="0" w:space="0" w:color="auto"/>
        <w:right w:val="none" w:sz="0" w:space="0" w:color="auto"/>
      </w:divBdr>
    </w:div>
    <w:div w:id="1243182671">
      <w:bodyDiv w:val="1"/>
      <w:marLeft w:val="0"/>
      <w:marRight w:val="0"/>
      <w:marTop w:val="0"/>
      <w:marBottom w:val="0"/>
      <w:divBdr>
        <w:top w:val="none" w:sz="0" w:space="0" w:color="auto"/>
        <w:left w:val="none" w:sz="0" w:space="0" w:color="auto"/>
        <w:bottom w:val="none" w:sz="0" w:space="0" w:color="auto"/>
        <w:right w:val="none" w:sz="0" w:space="0" w:color="auto"/>
      </w:divBdr>
    </w:div>
    <w:div w:id="1244605454">
      <w:bodyDiv w:val="1"/>
      <w:marLeft w:val="0"/>
      <w:marRight w:val="0"/>
      <w:marTop w:val="0"/>
      <w:marBottom w:val="0"/>
      <w:divBdr>
        <w:top w:val="none" w:sz="0" w:space="0" w:color="auto"/>
        <w:left w:val="none" w:sz="0" w:space="0" w:color="auto"/>
        <w:bottom w:val="none" w:sz="0" w:space="0" w:color="auto"/>
        <w:right w:val="none" w:sz="0" w:space="0" w:color="auto"/>
      </w:divBdr>
    </w:div>
    <w:div w:id="1246525514">
      <w:bodyDiv w:val="1"/>
      <w:marLeft w:val="0"/>
      <w:marRight w:val="0"/>
      <w:marTop w:val="0"/>
      <w:marBottom w:val="0"/>
      <w:divBdr>
        <w:top w:val="none" w:sz="0" w:space="0" w:color="auto"/>
        <w:left w:val="none" w:sz="0" w:space="0" w:color="auto"/>
        <w:bottom w:val="none" w:sz="0" w:space="0" w:color="auto"/>
        <w:right w:val="none" w:sz="0" w:space="0" w:color="auto"/>
      </w:divBdr>
    </w:div>
    <w:div w:id="1254122869">
      <w:bodyDiv w:val="1"/>
      <w:marLeft w:val="0"/>
      <w:marRight w:val="0"/>
      <w:marTop w:val="0"/>
      <w:marBottom w:val="0"/>
      <w:divBdr>
        <w:top w:val="none" w:sz="0" w:space="0" w:color="auto"/>
        <w:left w:val="none" w:sz="0" w:space="0" w:color="auto"/>
        <w:bottom w:val="none" w:sz="0" w:space="0" w:color="auto"/>
        <w:right w:val="none" w:sz="0" w:space="0" w:color="auto"/>
      </w:divBdr>
    </w:div>
    <w:div w:id="1257667883">
      <w:bodyDiv w:val="1"/>
      <w:marLeft w:val="0"/>
      <w:marRight w:val="0"/>
      <w:marTop w:val="0"/>
      <w:marBottom w:val="0"/>
      <w:divBdr>
        <w:top w:val="none" w:sz="0" w:space="0" w:color="auto"/>
        <w:left w:val="none" w:sz="0" w:space="0" w:color="auto"/>
        <w:bottom w:val="none" w:sz="0" w:space="0" w:color="auto"/>
        <w:right w:val="none" w:sz="0" w:space="0" w:color="auto"/>
      </w:divBdr>
    </w:div>
    <w:div w:id="1259556571">
      <w:bodyDiv w:val="1"/>
      <w:marLeft w:val="0"/>
      <w:marRight w:val="0"/>
      <w:marTop w:val="0"/>
      <w:marBottom w:val="0"/>
      <w:divBdr>
        <w:top w:val="none" w:sz="0" w:space="0" w:color="auto"/>
        <w:left w:val="none" w:sz="0" w:space="0" w:color="auto"/>
        <w:bottom w:val="none" w:sz="0" w:space="0" w:color="auto"/>
        <w:right w:val="none" w:sz="0" w:space="0" w:color="auto"/>
      </w:divBdr>
    </w:div>
    <w:div w:id="1265265509">
      <w:bodyDiv w:val="1"/>
      <w:marLeft w:val="0"/>
      <w:marRight w:val="0"/>
      <w:marTop w:val="0"/>
      <w:marBottom w:val="0"/>
      <w:divBdr>
        <w:top w:val="none" w:sz="0" w:space="0" w:color="auto"/>
        <w:left w:val="none" w:sz="0" w:space="0" w:color="auto"/>
        <w:bottom w:val="none" w:sz="0" w:space="0" w:color="auto"/>
        <w:right w:val="none" w:sz="0" w:space="0" w:color="auto"/>
      </w:divBdr>
    </w:div>
    <w:div w:id="1266887820">
      <w:bodyDiv w:val="1"/>
      <w:marLeft w:val="0"/>
      <w:marRight w:val="0"/>
      <w:marTop w:val="0"/>
      <w:marBottom w:val="0"/>
      <w:divBdr>
        <w:top w:val="none" w:sz="0" w:space="0" w:color="auto"/>
        <w:left w:val="none" w:sz="0" w:space="0" w:color="auto"/>
        <w:bottom w:val="none" w:sz="0" w:space="0" w:color="auto"/>
        <w:right w:val="none" w:sz="0" w:space="0" w:color="auto"/>
      </w:divBdr>
    </w:div>
    <w:div w:id="1270699792">
      <w:bodyDiv w:val="1"/>
      <w:marLeft w:val="0"/>
      <w:marRight w:val="0"/>
      <w:marTop w:val="0"/>
      <w:marBottom w:val="0"/>
      <w:divBdr>
        <w:top w:val="none" w:sz="0" w:space="0" w:color="auto"/>
        <w:left w:val="none" w:sz="0" w:space="0" w:color="auto"/>
        <w:bottom w:val="none" w:sz="0" w:space="0" w:color="auto"/>
        <w:right w:val="none" w:sz="0" w:space="0" w:color="auto"/>
      </w:divBdr>
      <w:divsChild>
        <w:div w:id="1714498295">
          <w:marLeft w:val="0"/>
          <w:marRight w:val="0"/>
          <w:marTop w:val="0"/>
          <w:marBottom w:val="0"/>
          <w:divBdr>
            <w:top w:val="none" w:sz="0" w:space="0" w:color="auto"/>
            <w:left w:val="none" w:sz="0" w:space="0" w:color="auto"/>
            <w:bottom w:val="none" w:sz="0" w:space="0" w:color="auto"/>
            <w:right w:val="none" w:sz="0" w:space="0" w:color="auto"/>
          </w:divBdr>
        </w:div>
      </w:divsChild>
    </w:div>
    <w:div w:id="1274359337">
      <w:bodyDiv w:val="1"/>
      <w:marLeft w:val="0"/>
      <w:marRight w:val="0"/>
      <w:marTop w:val="0"/>
      <w:marBottom w:val="0"/>
      <w:divBdr>
        <w:top w:val="none" w:sz="0" w:space="0" w:color="auto"/>
        <w:left w:val="none" w:sz="0" w:space="0" w:color="auto"/>
        <w:bottom w:val="none" w:sz="0" w:space="0" w:color="auto"/>
        <w:right w:val="none" w:sz="0" w:space="0" w:color="auto"/>
      </w:divBdr>
    </w:div>
    <w:div w:id="1282149151">
      <w:bodyDiv w:val="1"/>
      <w:marLeft w:val="0"/>
      <w:marRight w:val="0"/>
      <w:marTop w:val="0"/>
      <w:marBottom w:val="0"/>
      <w:divBdr>
        <w:top w:val="none" w:sz="0" w:space="0" w:color="auto"/>
        <w:left w:val="none" w:sz="0" w:space="0" w:color="auto"/>
        <w:bottom w:val="none" w:sz="0" w:space="0" w:color="auto"/>
        <w:right w:val="none" w:sz="0" w:space="0" w:color="auto"/>
      </w:divBdr>
    </w:div>
    <w:div w:id="1282567460">
      <w:bodyDiv w:val="1"/>
      <w:marLeft w:val="0"/>
      <w:marRight w:val="0"/>
      <w:marTop w:val="0"/>
      <w:marBottom w:val="0"/>
      <w:divBdr>
        <w:top w:val="none" w:sz="0" w:space="0" w:color="auto"/>
        <w:left w:val="none" w:sz="0" w:space="0" w:color="auto"/>
        <w:bottom w:val="none" w:sz="0" w:space="0" w:color="auto"/>
        <w:right w:val="none" w:sz="0" w:space="0" w:color="auto"/>
      </w:divBdr>
    </w:div>
    <w:div w:id="1287152821">
      <w:bodyDiv w:val="1"/>
      <w:marLeft w:val="0"/>
      <w:marRight w:val="0"/>
      <w:marTop w:val="0"/>
      <w:marBottom w:val="0"/>
      <w:divBdr>
        <w:top w:val="none" w:sz="0" w:space="0" w:color="auto"/>
        <w:left w:val="none" w:sz="0" w:space="0" w:color="auto"/>
        <w:bottom w:val="none" w:sz="0" w:space="0" w:color="auto"/>
        <w:right w:val="none" w:sz="0" w:space="0" w:color="auto"/>
      </w:divBdr>
    </w:div>
    <w:div w:id="1296642842">
      <w:bodyDiv w:val="1"/>
      <w:marLeft w:val="0"/>
      <w:marRight w:val="0"/>
      <w:marTop w:val="0"/>
      <w:marBottom w:val="0"/>
      <w:divBdr>
        <w:top w:val="none" w:sz="0" w:space="0" w:color="auto"/>
        <w:left w:val="none" w:sz="0" w:space="0" w:color="auto"/>
        <w:bottom w:val="none" w:sz="0" w:space="0" w:color="auto"/>
        <w:right w:val="none" w:sz="0" w:space="0" w:color="auto"/>
      </w:divBdr>
    </w:div>
    <w:div w:id="1300918682">
      <w:bodyDiv w:val="1"/>
      <w:marLeft w:val="0"/>
      <w:marRight w:val="0"/>
      <w:marTop w:val="0"/>
      <w:marBottom w:val="0"/>
      <w:divBdr>
        <w:top w:val="none" w:sz="0" w:space="0" w:color="auto"/>
        <w:left w:val="none" w:sz="0" w:space="0" w:color="auto"/>
        <w:bottom w:val="none" w:sz="0" w:space="0" w:color="auto"/>
        <w:right w:val="none" w:sz="0" w:space="0" w:color="auto"/>
      </w:divBdr>
    </w:div>
    <w:div w:id="1311787493">
      <w:bodyDiv w:val="1"/>
      <w:marLeft w:val="0"/>
      <w:marRight w:val="0"/>
      <w:marTop w:val="0"/>
      <w:marBottom w:val="0"/>
      <w:divBdr>
        <w:top w:val="none" w:sz="0" w:space="0" w:color="auto"/>
        <w:left w:val="none" w:sz="0" w:space="0" w:color="auto"/>
        <w:bottom w:val="none" w:sz="0" w:space="0" w:color="auto"/>
        <w:right w:val="none" w:sz="0" w:space="0" w:color="auto"/>
      </w:divBdr>
    </w:div>
    <w:div w:id="1314791873">
      <w:bodyDiv w:val="1"/>
      <w:marLeft w:val="0"/>
      <w:marRight w:val="0"/>
      <w:marTop w:val="0"/>
      <w:marBottom w:val="0"/>
      <w:divBdr>
        <w:top w:val="none" w:sz="0" w:space="0" w:color="auto"/>
        <w:left w:val="none" w:sz="0" w:space="0" w:color="auto"/>
        <w:bottom w:val="none" w:sz="0" w:space="0" w:color="auto"/>
        <w:right w:val="none" w:sz="0" w:space="0" w:color="auto"/>
      </w:divBdr>
    </w:div>
    <w:div w:id="1316373849">
      <w:bodyDiv w:val="1"/>
      <w:marLeft w:val="0"/>
      <w:marRight w:val="0"/>
      <w:marTop w:val="0"/>
      <w:marBottom w:val="0"/>
      <w:divBdr>
        <w:top w:val="none" w:sz="0" w:space="0" w:color="auto"/>
        <w:left w:val="none" w:sz="0" w:space="0" w:color="auto"/>
        <w:bottom w:val="none" w:sz="0" w:space="0" w:color="auto"/>
        <w:right w:val="none" w:sz="0" w:space="0" w:color="auto"/>
      </w:divBdr>
    </w:div>
    <w:div w:id="1316446105">
      <w:bodyDiv w:val="1"/>
      <w:marLeft w:val="0"/>
      <w:marRight w:val="0"/>
      <w:marTop w:val="0"/>
      <w:marBottom w:val="0"/>
      <w:divBdr>
        <w:top w:val="none" w:sz="0" w:space="0" w:color="auto"/>
        <w:left w:val="none" w:sz="0" w:space="0" w:color="auto"/>
        <w:bottom w:val="none" w:sz="0" w:space="0" w:color="auto"/>
        <w:right w:val="none" w:sz="0" w:space="0" w:color="auto"/>
      </w:divBdr>
    </w:div>
    <w:div w:id="1317030721">
      <w:bodyDiv w:val="1"/>
      <w:marLeft w:val="0"/>
      <w:marRight w:val="0"/>
      <w:marTop w:val="0"/>
      <w:marBottom w:val="0"/>
      <w:divBdr>
        <w:top w:val="none" w:sz="0" w:space="0" w:color="auto"/>
        <w:left w:val="none" w:sz="0" w:space="0" w:color="auto"/>
        <w:bottom w:val="none" w:sz="0" w:space="0" w:color="auto"/>
        <w:right w:val="none" w:sz="0" w:space="0" w:color="auto"/>
      </w:divBdr>
    </w:div>
    <w:div w:id="1322734651">
      <w:bodyDiv w:val="1"/>
      <w:marLeft w:val="0"/>
      <w:marRight w:val="0"/>
      <w:marTop w:val="0"/>
      <w:marBottom w:val="0"/>
      <w:divBdr>
        <w:top w:val="none" w:sz="0" w:space="0" w:color="auto"/>
        <w:left w:val="none" w:sz="0" w:space="0" w:color="auto"/>
        <w:bottom w:val="none" w:sz="0" w:space="0" w:color="auto"/>
        <w:right w:val="none" w:sz="0" w:space="0" w:color="auto"/>
      </w:divBdr>
    </w:div>
    <w:div w:id="1323194642">
      <w:bodyDiv w:val="1"/>
      <w:marLeft w:val="0"/>
      <w:marRight w:val="0"/>
      <w:marTop w:val="0"/>
      <w:marBottom w:val="0"/>
      <w:divBdr>
        <w:top w:val="none" w:sz="0" w:space="0" w:color="auto"/>
        <w:left w:val="none" w:sz="0" w:space="0" w:color="auto"/>
        <w:bottom w:val="none" w:sz="0" w:space="0" w:color="auto"/>
        <w:right w:val="none" w:sz="0" w:space="0" w:color="auto"/>
      </w:divBdr>
    </w:div>
    <w:div w:id="1326982256">
      <w:bodyDiv w:val="1"/>
      <w:marLeft w:val="0"/>
      <w:marRight w:val="0"/>
      <w:marTop w:val="0"/>
      <w:marBottom w:val="0"/>
      <w:divBdr>
        <w:top w:val="none" w:sz="0" w:space="0" w:color="auto"/>
        <w:left w:val="none" w:sz="0" w:space="0" w:color="auto"/>
        <w:bottom w:val="none" w:sz="0" w:space="0" w:color="auto"/>
        <w:right w:val="none" w:sz="0" w:space="0" w:color="auto"/>
      </w:divBdr>
    </w:div>
    <w:div w:id="1327443990">
      <w:bodyDiv w:val="1"/>
      <w:marLeft w:val="0"/>
      <w:marRight w:val="0"/>
      <w:marTop w:val="0"/>
      <w:marBottom w:val="0"/>
      <w:divBdr>
        <w:top w:val="none" w:sz="0" w:space="0" w:color="auto"/>
        <w:left w:val="none" w:sz="0" w:space="0" w:color="auto"/>
        <w:bottom w:val="none" w:sz="0" w:space="0" w:color="auto"/>
        <w:right w:val="none" w:sz="0" w:space="0" w:color="auto"/>
      </w:divBdr>
    </w:div>
    <w:div w:id="1330014630">
      <w:bodyDiv w:val="1"/>
      <w:marLeft w:val="0"/>
      <w:marRight w:val="0"/>
      <w:marTop w:val="0"/>
      <w:marBottom w:val="0"/>
      <w:divBdr>
        <w:top w:val="none" w:sz="0" w:space="0" w:color="auto"/>
        <w:left w:val="none" w:sz="0" w:space="0" w:color="auto"/>
        <w:bottom w:val="none" w:sz="0" w:space="0" w:color="auto"/>
        <w:right w:val="none" w:sz="0" w:space="0" w:color="auto"/>
      </w:divBdr>
    </w:div>
    <w:div w:id="1330212676">
      <w:bodyDiv w:val="1"/>
      <w:marLeft w:val="0"/>
      <w:marRight w:val="0"/>
      <w:marTop w:val="0"/>
      <w:marBottom w:val="0"/>
      <w:divBdr>
        <w:top w:val="none" w:sz="0" w:space="0" w:color="auto"/>
        <w:left w:val="none" w:sz="0" w:space="0" w:color="auto"/>
        <w:bottom w:val="none" w:sz="0" w:space="0" w:color="auto"/>
        <w:right w:val="none" w:sz="0" w:space="0" w:color="auto"/>
      </w:divBdr>
    </w:div>
    <w:div w:id="1332563336">
      <w:bodyDiv w:val="1"/>
      <w:marLeft w:val="0"/>
      <w:marRight w:val="0"/>
      <w:marTop w:val="0"/>
      <w:marBottom w:val="0"/>
      <w:divBdr>
        <w:top w:val="none" w:sz="0" w:space="0" w:color="auto"/>
        <w:left w:val="none" w:sz="0" w:space="0" w:color="auto"/>
        <w:bottom w:val="none" w:sz="0" w:space="0" w:color="auto"/>
        <w:right w:val="none" w:sz="0" w:space="0" w:color="auto"/>
      </w:divBdr>
    </w:div>
    <w:div w:id="1335918533">
      <w:bodyDiv w:val="1"/>
      <w:marLeft w:val="0"/>
      <w:marRight w:val="0"/>
      <w:marTop w:val="0"/>
      <w:marBottom w:val="0"/>
      <w:divBdr>
        <w:top w:val="none" w:sz="0" w:space="0" w:color="auto"/>
        <w:left w:val="none" w:sz="0" w:space="0" w:color="auto"/>
        <w:bottom w:val="none" w:sz="0" w:space="0" w:color="auto"/>
        <w:right w:val="none" w:sz="0" w:space="0" w:color="auto"/>
      </w:divBdr>
    </w:div>
    <w:div w:id="1337346392">
      <w:bodyDiv w:val="1"/>
      <w:marLeft w:val="0"/>
      <w:marRight w:val="0"/>
      <w:marTop w:val="0"/>
      <w:marBottom w:val="0"/>
      <w:divBdr>
        <w:top w:val="none" w:sz="0" w:space="0" w:color="auto"/>
        <w:left w:val="none" w:sz="0" w:space="0" w:color="auto"/>
        <w:bottom w:val="none" w:sz="0" w:space="0" w:color="auto"/>
        <w:right w:val="none" w:sz="0" w:space="0" w:color="auto"/>
      </w:divBdr>
    </w:div>
    <w:div w:id="1338918496">
      <w:bodyDiv w:val="1"/>
      <w:marLeft w:val="0"/>
      <w:marRight w:val="0"/>
      <w:marTop w:val="0"/>
      <w:marBottom w:val="0"/>
      <w:divBdr>
        <w:top w:val="none" w:sz="0" w:space="0" w:color="auto"/>
        <w:left w:val="none" w:sz="0" w:space="0" w:color="auto"/>
        <w:bottom w:val="none" w:sz="0" w:space="0" w:color="auto"/>
        <w:right w:val="none" w:sz="0" w:space="0" w:color="auto"/>
      </w:divBdr>
    </w:div>
    <w:div w:id="1346057201">
      <w:bodyDiv w:val="1"/>
      <w:marLeft w:val="0"/>
      <w:marRight w:val="0"/>
      <w:marTop w:val="0"/>
      <w:marBottom w:val="0"/>
      <w:divBdr>
        <w:top w:val="none" w:sz="0" w:space="0" w:color="auto"/>
        <w:left w:val="none" w:sz="0" w:space="0" w:color="auto"/>
        <w:bottom w:val="none" w:sz="0" w:space="0" w:color="auto"/>
        <w:right w:val="none" w:sz="0" w:space="0" w:color="auto"/>
      </w:divBdr>
    </w:div>
    <w:div w:id="1346706381">
      <w:bodyDiv w:val="1"/>
      <w:marLeft w:val="0"/>
      <w:marRight w:val="0"/>
      <w:marTop w:val="0"/>
      <w:marBottom w:val="0"/>
      <w:divBdr>
        <w:top w:val="none" w:sz="0" w:space="0" w:color="auto"/>
        <w:left w:val="none" w:sz="0" w:space="0" w:color="auto"/>
        <w:bottom w:val="none" w:sz="0" w:space="0" w:color="auto"/>
        <w:right w:val="none" w:sz="0" w:space="0" w:color="auto"/>
      </w:divBdr>
    </w:div>
    <w:div w:id="1351104381">
      <w:bodyDiv w:val="1"/>
      <w:marLeft w:val="0"/>
      <w:marRight w:val="0"/>
      <w:marTop w:val="0"/>
      <w:marBottom w:val="0"/>
      <w:divBdr>
        <w:top w:val="none" w:sz="0" w:space="0" w:color="auto"/>
        <w:left w:val="none" w:sz="0" w:space="0" w:color="auto"/>
        <w:bottom w:val="none" w:sz="0" w:space="0" w:color="auto"/>
        <w:right w:val="none" w:sz="0" w:space="0" w:color="auto"/>
      </w:divBdr>
    </w:div>
    <w:div w:id="1351638804">
      <w:bodyDiv w:val="1"/>
      <w:marLeft w:val="0"/>
      <w:marRight w:val="0"/>
      <w:marTop w:val="0"/>
      <w:marBottom w:val="0"/>
      <w:divBdr>
        <w:top w:val="none" w:sz="0" w:space="0" w:color="auto"/>
        <w:left w:val="none" w:sz="0" w:space="0" w:color="auto"/>
        <w:bottom w:val="none" w:sz="0" w:space="0" w:color="auto"/>
        <w:right w:val="none" w:sz="0" w:space="0" w:color="auto"/>
      </w:divBdr>
    </w:div>
    <w:div w:id="1352335658">
      <w:bodyDiv w:val="1"/>
      <w:marLeft w:val="0"/>
      <w:marRight w:val="0"/>
      <w:marTop w:val="0"/>
      <w:marBottom w:val="0"/>
      <w:divBdr>
        <w:top w:val="none" w:sz="0" w:space="0" w:color="auto"/>
        <w:left w:val="none" w:sz="0" w:space="0" w:color="auto"/>
        <w:bottom w:val="none" w:sz="0" w:space="0" w:color="auto"/>
        <w:right w:val="none" w:sz="0" w:space="0" w:color="auto"/>
      </w:divBdr>
      <w:divsChild>
        <w:div w:id="713819849">
          <w:marLeft w:val="0"/>
          <w:marRight w:val="0"/>
          <w:marTop w:val="0"/>
          <w:marBottom w:val="0"/>
          <w:divBdr>
            <w:top w:val="none" w:sz="0" w:space="0" w:color="auto"/>
            <w:left w:val="none" w:sz="0" w:space="0" w:color="auto"/>
            <w:bottom w:val="none" w:sz="0" w:space="0" w:color="auto"/>
            <w:right w:val="none" w:sz="0" w:space="0" w:color="auto"/>
          </w:divBdr>
        </w:div>
      </w:divsChild>
    </w:div>
    <w:div w:id="1356997217">
      <w:bodyDiv w:val="1"/>
      <w:marLeft w:val="0"/>
      <w:marRight w:val="0"/>
      <w:marTop w:val="0"/>
      <w:marBottom w:val="0"/>
      <w:divBdr>
        <w:top w:val="none" w:sz="0" w:space="0" w:color="auto"/>
        <w:left w:val="none" w:sz="0" w:space="0" w:color="auto"/>
        <w:bottom w:val="none" w:sz="0" w:space="0" w:color="auto"/>
        <w:right w:val="none" w:sz="0" w:space="0" w:color="auto"/>
      </w:divBdr>
    </w:div>
    <w:div w:id="1358196824">
      <w:bodyDiv w:val="1"/>
      <w:marLeft w:val="0"/>
      <w:marRight w:val="0"/>
      <w:marTop w:val="0"/>
      <w:marBottom w:val="0"/>
      <w:divBdr>
        <w:top w:val="none" w:sz="0" w:space="0" w:color="auto"/>
        <w:left w:val="none" w:sz="0" w:space="0" w:color="auto"/>
        <w:bottom w:val="none" w:sz="0" w:space="0" w:color="auto"/>
        <w:right w:val="none" w:sz="0" w:space="0" w:color="auto"/>
      </w:divBdr>
    </w:div>
    <w:div w:id="1373118446">
      <w:bodyDiv w:val="1"/>
      <w:marLeft w:val="0"/>
      <w:marRight w:val="0"/>
      <w:marTop w:val="0"/>
      <w:marBottom w:val="0"/>
      <w:divBdr>
        <w:top w:val="none" w:sz="0" w:space="0" w:color="auto"/>
        <w:left w:val="none" w:sz="0" w:space="0" w:color="auto"/>
        <w:bottom w:val="none" w:sz="0" w:space="0" w:color="auto"/>
        <w:right w:val="none" w:sz="0" w:space="0" w:color="auto"/>
      </w:divBdr>
    </w:div>
    <w:div w:id="1373262553">
      <w:bodyDiv w:val="1"/>
      <w:marLeft w:val="0"/>
      <w:marRight w:val="0"/>
      <w:marTop w:val="0"/>
      <w:marBottom w:val="0"/>
      <w:divBdr>
        <w:top w:val="none" w:sz="0" w:space="0" w:color="auto"/>
        <w:left w:val="none" w:sz="0" w:space="0" w:color="auto"/>
        <w:bottom w:val="none" w:sz="0" w:space="0" w:color="auto"/>
        <w:right w:val="none" w:sz="0" w:space="0" w:color="auto"/>
      </w:divBdr>
    </w:div>
    <w:div w:id="1374621322">
      <w:bodyDiv w:val="1"/>
      <w:marLeft w:val="0"/>
      <w:marRight w:val="0"/>
      <w:marTop w:val="0"/>
      <w:marBottom w:val="0"/>
      <w:divBdr>
        <w:top w:val="none" w:sz="0" w:space="0" w:color="auto"/>
        <w:left w:val="none" w:sz="0" w:space="0" w:color="auto"/>
        <w:bottom w:val="none" w:sz="0" w:space="0" w:color="auto"/>
        <w:right w:val="none" w:sz="0" w:space="0" w:color="auto"/>
      </w:divBdr>
    </w:div>
    <w:div w:id="1391265341">
      <w:bodyDiv w:val="1"/>
      <w:marLeft w:val="0"/>
      <w:marRight w:val="0"/>
      <w:marTop w:val="0"/>
      <w:marBottom w:val="0"/>
      <w:divBdr>
        <w:top w:val="none" w:sz="0" w:space="0" w:color="auto"/>
        <w:left w:val="none" w:sz="0" w:space="0" w:color="auto"/>
        <w:bottom w:val="none" w:sz="0" w:space="0" w:color="auto"/>
        <w:right w:val="none" w:sz="0" w:space="0" w:color="auto"/>
      </w:divBdr>
    </w:div>
    <w:div w:id="1396508415">
      <w:bodyDiv w:val="1"/>
      <w:marLeft w:val="0"/>
      <w:marRight w:val="0"/>
      <w:marTop w:val="0"/>
      <w:marBottom w:val="0"/>
      <w:divBdr>
        <w:top w:val="none" w:sz="0" w:space="0" w:color="auto"/>
        <w:left w:val="none" w:sz="0" w:space="0" w:color="auto"/>
        <w:bottom w:val="none" w:sz="0" w:space="0" w:color="auto"/>
        <w:right w:val="none" w:sz="0" w:space="0" w:color="auto"/>
      </w:divBdr>
      <w:divsChild>
        <w:div w:id="598412888">
          <w:marLeft w:val="0"/>
          <w:marRight w:val="0"/>
          <w:marTop w:val="0"/>
          <w:marBottom w:val="0"/>
          <w:divBdr>
            <w:top w:val="none" w:sz="0" w:space="0" w:color="auto"/>
            <w:left w:val="none" w:sz="0" w:space="0" w:color="auto"/>
            <w:bottom w:val="none" w:sz="0" w:space="0" w:color="auto"/>
            <w:right w:val="none" w:sz="0" w:space="0" w:color="auto"/>
          </w:divBdr>
        </w:div>
      </w:divsChild>
    </w:div>
    <w:div w:id="1396973735">
      <w:bodyDiv w:val="1"/>
      <w:marLeft w:val="0"/>
      <w:marRight w:val="0"/>
      <w:marTop w:val="0"/>
      <w:marBottom w:val="0"/>
      <w:divBdr>
        <w:top w:val="none" w:sz="0" w:space="0" w:color="auto"/>
        <w:left w:val="none" w:sz="0" w:space="0" w:color="auto"/>
        <w:bottom w:val="none" w:sz="0" w:space="0" w:color="auto"/>
        <w:right w:val="none" w:sz="0" w:space="0" w:color="auto"/>
      </w:divBdr>
      <w:divsChild>
        <w:div w:id="62871600">
          <w:marLeft w:val="0"/>
          <w:marRight w:val="0"/>
          <w:marTop w:val="0"/>
          <w:marBottom w:val="150"/>
          <w:divBdr>
            <w:top w:val="none" w:sz="0" w:space="0" w:color="auto"/>
            <w:left w:val="none" w:sz="0" w:space="0" w:color="auto"/>
            <w:bottom w:val="none" w:sz="0" w:space="0" w:color="auto"/>
            <w:right w:val="none" w:sz="0" w:space="0" w:color="auto"/>
          </w:divBdr>
        </w:div>
        <w:div w:id="280890262">
          <w:marLeft w:val="0"/>
          <w:marRight w:val="0"/>
          <w:marTop w:val="0"/>
          <w:marBottom w:val="0"/>
          <w:divBdr>
            <w:top w:val="none" w:sz="0" w:space="0" w:color="auto"/>
            <w:left w:val="none" w:sz="0" w:space="0" w:color="auto"/>
            <w:bottom w:val="none" w:sz="0" w:space="0" w:color="auto"/>
            <w:right w:val="none" w:sz="0" w:space="0" w:color="auto"/>
          </w:divBdr>
          <w:divsChild>
            <w:div w:id="1014915933">
              <w:marLeft w:val="0"/>
              <w:marRight w:val="0"/>
              <w:marTop w:val="0"/>
              <w:marBottom w:val="0"/>
              <w:divBdr>
                <w:top w:val="none" w:sz="0" w:space="0" w:color="auto"/>
                <w:left w:val="none" w:sz="0" w:space="0" w:color="auto"/>
                <w:bottom w:val="none" w:sz="0" w:space="0" w:color="auto"/>
                <w:right w:val="none" w:sz="0" w:space="0" w:color="auto"/>
              </w:divBdr>
              <w:divsChild>
                <w:div w:id="1634561040">
                  <w:marLeft w:val="0"/>
                  <w:marRight w:val="0"/>
                  <w:marTop w:val="0"/>
                  <w:marBottom w:val="0"/>
                  <w:divBdr>
                    <w:top w:val="none" w:sz="0" w:space="0" w:color="auto"/>
                    <w:left w:val="none" w:sz="0" w:space="0" w:color="auto"/>
                    <w:bottom w:val="none" w:sz="0" w:space="0" w:color="auto"/>
                    <w:right w:val="none" w:sz="0" w:space="0" w:color="auto"/>
                  </w:divBdr>
                  <w:divsChild>
                    <w:div w:id="50464928">
                      <w:marLeft w:val="0"/>
                      <w:marRight w:val="0"/>
                      <w:marTop w:val="0"/>
                      <w:marBottom w:val="0"/>
                      <w:divBdr>
                        <w:top w:val="none" w:sz="0" w:space="0" w:color="auto"/>
                        <w:left w:val="none" w:sz="0" w:space="0" w:color="auto"/>
                        <w:bottom w:val="none" w:sz="0" w:space="0" w:color="auto"/>
                        <w:right w:val="none" w:sz="0" w:space="0" w:color="auto"/>
                      </w:divBdr>
                      <w:divsChild>
                        <w:div w:id="1416785711">
                          <w:marLeft w:val="0"/>
                          <w:marRight w:val="0"/>
                          <w:marTop w:val="0"/>
                          <w:marBottom w:val="0"/>
                          <w:divBdr>
                            <w:top w:val="none" w:sz="0" w:space="0" w:color="auto"/>
                            <w:left w:val="none" w:sz="0" w:space="0" w:color="auto"/>
                            <w:bottom w:val="none" w:sz="0" w:space="0" w:color="auto"/>
                            <w:right w:val="none" w:sz="0" w:space="0" w:color="auto"/>
                          </w:divBdr>
                          <w:divsChild>
                            <w:div w:id="989287749">
                              <w:marLeft w:val="0"/>
                              <w:marRight w:val="0"/>
                              <w:marTop w:val="0"/>
                              <w:marBottom w:val="0"/>
                              <w:divBdr>
                                <w:top w:val="none" w:sz="0" w:space="0" w:color="auto"/>
                                <w:left w:val="none" w:sz="0" w:space="0" w:color="auto"/>
                                <w:bottom w:val="none" w:sz="0" w:space="0" w:color="auto"/>
                                <w:right w:val="none" w:sz="0" w:space="0" w:color="auto"/>
                              </w:divBdr>
                              <w:divsChild>
                                <w:div w:id="1116368438">
                                  <w:marLeft w:val="0"/>
                                  <w:marRight w:val="0"/>
                                  <w:marTop w:val="0"/>
                                  <w:marBottom w:val="0"/>
                                  <w:divBdr>
                                    <w:top w:val="none" w:sz="0" w:space="0" w:color="auto"/>
                                    <w:left w:val="none" w:sz="0" w:space="0" w:color="auto"/>
                                    <w:bottom w:val="none" w:sz="0" w:space="0" w:color="auto"/>
                                    <w:right w:val="none" w:sz="0" w:space="0" w:color="auto"/>
                                  </w:divBdr>
                                  <w:divsChild>
                                    <w:div w:id="1138646314">
                                      <w:marLeft w:val="0"/>
                                      <w:marRight w:val="0"/>
                                      <w:marTop w:val="0"/>
                                      <w:marBottom w:val="0"/>
                                      <w:divBdr>
                                        <w:top w:val="none" w:sz="0" w:space="0" w:color="auto"/>
                                        <w:left w:val="none" w:sz="0" w:space="0" w:color="auto"/>
                                        <w:bottom w:val="none" w:sz="0" w:space="0" w:color="auto"/>
                                        <w:right w:val="none" w:sz="0" w:space="0" w:color="auto"/>
                                      </w:divBdr>
                                      <w:divsChild>
                                        <w:div w:id="460151185">
                                          <w:marLeft w:val="0"/>
                                          <w:marRight w:val="0"/>
                                          <w:marTop w:val="0"/>
                                          <w:marBottom w:val="0"/>
                                          <w:divBdr>
                                            <w:top w:val="none" w:sz="0" w:space="0" w:color="auto"/>
                                            <w:left w:val="none" w:sz="0" w:space="0" w:color="auto"/>
                                            <w:bottom w:val="none" w:sz="0" w:space="0" w:color="auto"/>
                                            <w:right w:val="none" w:sz="0" w:space="0" w:color="auto"/>
                                          </w:divBdr>
                                          <w:divsChild>
                                            <w:div w:id="1002929054">
                                              <w:marLeft w:val="0"/>
                                              <w:marRight w:val="0"/>
                                              <w:marTop w:val="0"/>
                                              <w:marBottom w:val="0"/>
                                              <w:divBdr>
                                                <w:top w:val="none" w:sz="0" w:space="0" w:color="auto"/>
                                                <w:left w:val="none" w:sz="0" w:space="0" w:color="auto"/>
                                                <w:bottom w:val="none" w:sz="0" w:space="0" w:color="auto"/>
                                                <w:right w:val="none" w:sz="0" w:space="0" w:color="auto"/>
                                              </w:divBdr>
                                              <w:divsChild>
                                                <w:div w:id="932208019">
                                                  <w:marLeft w:val="0"/>
                                                  <w:marRight w:val="0"/>
                                                  <w:marTop w:val="0"/>
                                                  <w:marBottom w:val="0"/>
                                                  <w:divBdr>
                                                    <w:top w:val="none" w:sz="0" w:space="0" w:color="auto"/>
                                                    <w:left w:val="none" w:sz="0" w:space="0" w:color="auto"/>
                                                    <w:bottom w:val="none" w:sz="0" w:space="0" w:color="auto"/>
                                                    <w:right w:val="none" w:sz="0" w:space="0" w:color="auto"/>
                                                  </w:divBdr>
                                                  <w:divsChild>
                                                    <w:div w:id="367488282">
                                                      <w:marLeft w:val="0"/>
                                                      <w:marRight w:val="0"/>
                                                      <w:marTop w:val="0"/>
                                                      <w:marBottom w:val="0"/>
                                                      <w:divBdr>
                                                        <w:top w:val="none" w:sz="0" w:space="0" w:color="auto"/>
                                                        <w:left w:val="none" w:sz="0" w:space="0" w:color="auto"/>
                                                        <w:bottom w:val="none" w:sz="0" w:space="0" w:color="auto"/>
                                                        <w:right w:val="none" w:sz="0" w:space="0" w:color="auto"/>
                                                      </w:divBdr>
                                                      <w:divsChild>
                                                        <w:div w:id="1567060377">
                                                          <w:marLeft w:val="0"/>
                                                          <w:marRight w:val="0"/>
                                                          <w:marTop w:val="0"/>
                                                          <w:marBottom w:val="0"/>
                                                          <w:divBdr>
                                                            <w:top w:val="none" w:sz="0" w:space="0" w:color="auto"/>
                                                            <w:left w:val="none" w:sz="0" w:space="0" w:color="auto"/>
                                                            <w:bottom w:val="none" w:sz="0" w:space="0" w:color="auto"/>
                                                            <w:right w:val="none" w:sz="0" w:space="0" w:color="auto"/>
                                                          </w:divBdr>
                                                          <w:divsChild>
                                                            <w:div w:id="1065083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1831675">
                                                  <w:marLeft w:val="0"/>
                                                  <w:marRight w:val="0"/>
                                                  <w:marTop w:val="0"/>
                                                  <w:marBottom w:val="0"/>
                                                  <w:divBdr>
                                                    <w:top w:val="none" w:sz="0" w:space="0" w:color="auto"/>
                                                    <w:left w:val="none" w:sz="0" w:space="0" w:color="auto"/>
                                                    <w:bottom w:val="none" w:sz="0" w:space="0" w:color="auto"/>
                                                    <w:right w:val="none" w:sz="0" w:space="0" w:color="auto"/>
                                                  </w:divBdr>
                                                  <w:divsChild>
                                                    <w:div w:id="2099983423">
                                                      <w:marLeft w:val="0"/>
                                                      <w:marRight w:val="0"/>
                                                      <w:marTop w:val="0"/>
                                                      <w:marBottom w:val="0"/>
                                                      <w:divBdr>
                                                        <w:top w:val="none" w:sz="0" w:space="0" w:color="auto"/>
                                                        <w:left w:val="none" w:sz="0" w:space="0" w:color="auto"/>
                                                        <w:bottom w:val="none" w:sz="0" w:space="0" w:color="auto"/>
                                                        <w:right w:val="none" w:sz="0" w:space="0" w:color="auto"/>
                                                      </w:divBdr>
                                                      <w:divsChild>
                                                        <w:div w:id="1181313001">
                                                          <w:marLeft w:val="0"/>
                                                          <w:marRight w:val="0"/>
                                                          <w:marTop w:val="0"/>
                                                          <w:marBottom w:val="0"/>
                                                          <w:divBdr>
                                                            <w:top w:val="none" w:sz="0" w:space="0" w:color="auto"/>
                                                            <w:left w:val="none" w:sz="0" w:space="0" w:color="auto"/>
                                                            <w:bottom w:val="none" w:sz="0" w:space="0" w:color="auto"/>
                                                            <w:right w:val="none" w:sz="0" w:space="0" w:color="auto"/>
                                                          </w:divBdr>
                                                          <w:divsChild>
                                                            <w:div w:id="879249028">
                                                              <w:marLeft w:val="0"/>
                                                              <w:marRight w:val="0"/>
                                                              <w:marTop w:val="0"/>
                                                              <w:marBottom w:val="0"/>
                                                              <w:divBdr>
                                                                <w:top w:val="none" w:sz="0" w:space="0" w:color="auto"/>
                                                                <w:left w:val="none" w:sz="0" w:space="0" w:color="auto"/>
                                                                <w:bottom w:val="none" w:sz="0" w:space="0" w:color="auto"/>
                                                                <w:right w:val="none" w:sz="0" w:space="0" w:color="auto"/>
                                                              </w:divBdr>
                                                            </w:div>
                                                            <w:div w:id="927466945">
                                                              <w:marLeft w:val="0"/>
                                                              <w:marRight w:val="0"/>
                                                              <w:marTop w:val="0"/>
                                                              <w:marBottom w:val="0"/>
                                                              <w:divBdr>
                                                                <w:top w:val="none" w:sz="0" w:space="0" w:color="auto"/>
                                                                <w:left w:val="none" w:sz="0" w:space="0" w:color="auto"/>
                                                                <w:bottom w:val="none" w:sz="0" w:space="0" w:color="auto"/>
                                                                <w:right w:val="none" w:sz="0" w:space="0" w:color="auto"/>
                                                              </w:divBdr>
                                                            </w:div>
                                                            <w:div w:id="1111170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125853739">
          <w:marLeft w:val="0"/>
          <w:marRight w:val="0"/>
          <w:marTop w:val="0"/>
          <w:marBottom w:val="150"/>
          <w:divBdr>
            <w:top w:val="none" w:sz="0" w:space="0" w:color="auto"/>
            <w:left w:val="none" w:sz="0" w:space="0" w:color="auto"/>
            <w:bottom w:val="none" w:sz="0" w:space="0" w:color="auto"/>
            <w:right w:val="none" w:sz="0" w:space="0" w:color="auto"/>
          </w:divBdr>
        </w:div>
        <w:div w:id="1478643891">
          <w:marLeft w:val="0"/>
          <w:marRight w:val="0"/>
          <w:marTop w:val="0"/>
          <w:marBottom w:val="150"/>
          <w:divBdr>
            <w:top w:val="none" w:sz="0" w:space="0" w:color="auto"/>
            <w:left w:val="none" w:sz="0" w:space="0" w:color="auto"/>
            <w:bottom w:val="none" w:sz="0" w:space="0" w:color="auto"/>
            <w:right w:val="none" w:sz="0" w:space="0" w:color="auto"/>
          </w:divBdr>
        </w:div>
        <w:div w:id="2082482248">
          <w:marLeft w:val="0"/>
          <w:marRight w:val="0"/>
          <w:marTop w:val="0"/>
          <w:marBottom w:val="0"/>
          <w:divBdr>
            <w:top w:val="none" w:sz="0" w:space="0" w:color="auto"/>
            <w:left w:val="none" w:sz="0" w:space="0" w:color="auto"/>
            <w:bottom w:val="none" w:sz="0" w:space="0" w:color="auto"/>
            <w:right w:val="none" w:sz="0" w:space="0" w:color="auto"/>
          </w:divBdr>
        </w:div>
      </w:divsChild>
    </w:div>
    <w:div w:id="1397707052">
      <w:bodyDiv w:val="1"/>
      <w:marLeft w:val="0"/>
      <w:marRight w:val="0"/>
      <w:marTop w:val="0"/>
      <w:marBottom w:val="0"/>
      <w:divBdr>
        <w:top w:val="none" w:sz="0" w:space="0" w:color="auto"/>
        <w:left w:val="none" w:sz="0" w:space="0" w:color="auto"/>
        <w:bottom w:val="none" w:sz="0" w:space="0" w:color="auto"/>
        <w:right w:val="none" w:sz="0" w:space="0" w:color="auto"/>
      </w:divBdr>
    </w:div>
    <w:div w:id="1398162585">
      <w:bodyDiv w:val="1"/>
      <w:marLeft w:val="0"/>
      <w:marRight w:val="0"/>
      <w:marTop w:val="0"/>
      <w:marBottom w:val="0"/>
      <w:divBdr>
        <w:top w:val="none" w:sz="0" w:space="0" w:color="auto"/>
        <w:left w:val="none" w:sz="0" w:space="0" w:color="auto"/>
        <w:bottom w:val="none" w:sz="0" w:space="0" w:color="auto"/>
        <w:right w:val="none" w:sz="0" w:space="0" w:color="auto"/>
      </w:divBdr>
    </w:div>
    <w:div w:id="1399939410">
      <w:bodyDiv w:val="1"/>
      <w:marLeft w:val="0"/>
      <w:marRight w:val="0"/>
      <w:marTop w:val="0"/>
      <w:marBottom w:val="0"/>
      <w:divBdr>
        <w:top w:val="none" w:sz="0" w:space="0" w:color="auto"/>
        <w:left w:val="none" w:sz="0" w:space="0" w:color="auto"/>
        <w:bottom w:val="none" w:sz="0" w:space="0" w:color="auto"/>
        <w:right w:val="none" w:sz="0" w:space="0" w:color="auto"/>
      </w:divBdr>
      <w:divsChild>
        <w:div w:id="122772193">
          <w:marLeft w:val="0"/>
          <w:marRight w:val="0"/>
          <w:marTop w:val="0"/>
          <w:marBottom w:val="0"/>
          <w:divBdr>
            <w:top w:val="none" w:sz="0" w:space="0" w:color="auto"/>
            <w:left w:val="none" w:sz="0" w:space="0" w:color="auto"/>
            <w:bottom w:val="none" w:sz="0" w:space="0" w:color="auto"/>
            <w:right w:val="none" w:sz="0" w:space="0" w:color="auto"/>
          </w:divBdr>
          <w:divsChild>
            <w:div w:id="1247809230">
              <w:marLeft w:val="0"/>
              <w:marRight w:val="0"/>
              <w:marTop w:val="0"/>
              <w:marBottom w:val="0"/>
              <w:divBdr>
                <w:top w:val="none" w:sz="0" w:space="0" w:color="auto"/>
                <w:left w:val="none" w:sz="0" w:space="0" w:color="auto"/>
                <w:bottom w:val="none" w:sz="0" w:space="0" w:color="auto"/>
                <w:right w:val="none" w:sz="0" w:space="0" w:color="auto"/>
              </w:divBdr>
              <w:divsChild>
                <w:div w:id="20069790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4930684">
          <w:marLeft w:val="0"/>
          <w:marRight w:val="0"/>
          <w:marTop w:val="0"/>
          <w:marBottom w:val="0"/>
          <w:divBdr>
            <w:top w:val="none" w:sz="0" w:space="0" w:color="auto"/>
            <w:left w:val="none" w:sz="0" w:space="0" w:color="auto"/>
            <w:bottom w:val="none" w:sz="0" w:space="0" w:color="auto"/>
            <w:right w:val="none" w:sz="0" w:space="0" w:color="auto"/>
          </w:divBdr>
          <w:divsChild>
            <w:div w:id="1864174420">
              <w:marLeft w:val="0"/>
              <w:marRight w:val="0"/>
              <w:marTop w:val="0"/>
              <w:marBottom w:val="0"/>
              <w:divBdr>
                <w:top w:val="none" w:sz="0" w:space="0" w:color="auto"/>
                <w:left w:val="none" w:sz="0" w:space="0" w:color="auto"/>
                <w:bottom w:val="none" w:sz="0" w:space="0" w:color="auto"/>
                <w:right w:val="none" w:sz="0" w:space="0" w:color="auto"/>
              </w:divBdr>
              <w:divsChild>
                <w:div w:id="24792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1445790">
      <w:bodyDiv w:val="1"/>
      <w:marLeft w:val="0"/>
      <w:marRight w:val="0"/>
      <w:marTop w:val="0"/>
      <w:marBottom w:val="0"/>
      <w:divBdr>
        <w:top w:val="none" w:sz="0" w:space="0" w:color="auto"/>
        <w:left w:val="none" w:sz="0" w:space="0" w:color="auto"/>
        <w:bottom w:val="none" w:sz="0" w:space="0" w:color="auto"/>
        <w:right w:val="none" w:sz="0" w:space="0" w:color="auto"/>
      </w:divBdr>
    </w:div>
    <w:div w:id="1411149575">
      <w:bodyDiv w:val="1"/>
      <w:marLeft w:val="0"/>
      <w:marRight w:val="0"/>
      <w:marTop w:val="0"/>
      <w:marBottom w:val="0"/>
      <w:divBdr>
        <w:top w:val="none" w:sz="0" w:space="0" w:color="auto"/>
        <w:left w:val="none" w:sz="0" w:space="0" w:color="auto"/>
        <w:bottom w:val="none" w:sz="0" w:space="0" w:color="auto"/>
        <w:right w:val="none" w:sz="0" w:space="0" w:color="auto"/>
      </w:divBdr>
    </w:div>
    <w:div w:id="1411191152">
      <w:bodyDiv w:val="1"/>
      <w:marLeft w:val="0"/>
      <w:marRight w:val="0"/>
      <w:marTop w:val="0"/>
      <w:marBottom w:val="0"/>
      <w:divBdr>
        <w:top w:val="none" w:sz="0" w:space="0" w:color="auto"/>
        <w:left w:val="none" w:sz="0" w:space="0" w:color="auto"/>
        <w:bottom w:val="none" w:sz="0" w:space="0" w:color="auto"/>
        <w:right w:val="none" w:sz="0" w:space="0" w:color="auto"/>
      </w:divBdr>
    </w:div>
    <w:div w:id="1414008851">
      <w:bodyDiv w:val="1"/>
      <w:marLeft w:val="0"/>
      <w:marRight w:val="0"/>
      <w:marTop w:val="0"/>
      <w:marBottom w:val="0"/>
      <w:divBdr>
        <w:top w:val="none" w:sz="0" w:space="0" w:color="auto"/>
        <w:left w:val="none" w:sz="0" w:space="0" w:color="auto"/>
        <w:bottom w:val="none" w:sz="0" w:space="0" w:color="auto"/>
        <w:right w:val="none" w:sz="0" w:space="0" w:color="auto"/>
      </w:divBdr>
    </w:div>
    <w:div w:id="1414670062">
      <w:bodyDiv w:val="1"/>
      <w:marLeft w:val="0"/>
      <w:marRight w:val="0"/>
      <w:marTop w:val="0"/>
      <w:marBottom w:val="0"/>
      <w:divBdr>
        <w:top w:val="none" w:sz="0" w:space="0" w:color="auto"/>
        <w:left w:val="none" w:sz="0" w:space="0" w:color="auto"/>
        <w:bottom w:val="none" w:sz="0" w:space="0" w:color="auto"/>
        <w:right w:val="none" w:sz="0" w:space="0" w:color="auto"/>
      </w:divBdr>
    </w:div>
    <w:div w:id="1418936823">
      <w:bodyDiv w:val="1"/>
      <w:marLeft w:val="0"/>
      <w:marRight w:val="0"/>
      <w:marTop w:val="0"/>
      <w:marBottom w:val="0"/>
      <w:divBdr>
        <w:top w:val="none" w:sz="0" w:space="0" w:color="auto"/>
        <w:left w:val="none" w:sz="0" w:space="0" w:color="auto"/>
        <w:bottom w:val="none" w:sz="0" w:space="0" w:color="auto"/>
        <w:right w:val="none" w:sz="0" w:space="0" w:color="auto"/>
      </w:divBdr>
    </w:div>
    <w:div w:id="1421021076">
      <w:bodyDiv w:val="1"/>
      <w:marLeft w:val="0"/>
      <w:marRight w:val="0"/>
      <w:marTop w:val="0"/>
      <w:marBottom w:val="0"/>
      <w:divBdr>
        <w:top w:val="none" w:sz="0" w:space="0" w:color="auto"/>
        <w:left w:val="none" w:sz="0" w:space="0" w:color="auto"/>
        <w:bottom w:val="none" w:sz="0" w:space="0" w:color="auto"/>
        <w:right w:val="none" w:sz="0" w:space="0" w:color="auto"/>
      </w:divBdr>
    </w:div>
    <w:div w:id="1425303008">
      <w:bodyDiv w:val="1"/>
      <w:marLeft w:val="0"/>
      <w:marRight w:val="0"/>
      <w:marTop w:val="0"/>
      <w:marBottom w:val="0"/>
      <w:divBdr>
        <w:top w:val="none" w:sz="0" w:space="0" w:color="auto"/>
        <w:left w:val="none" w:sz="0" w:space="0" w:color="auto"/>
        <w:bottom w:val="none" w:sz="0" w:space="0" w:color="auto"/>
        <w:right w:val="none" w:sz="0" w:space="0" w:color="auto"/>
      </w:divBdr>
    </w:div>
    <w:div w:id="1433739842">
      <w:bodyDiv w:val="1"/>
      <w:marLeft w:val="0"/>
      <w:marRight w:val="0"/>
      <w:marTop w:val="0"/>
      <w:marBottom w:val="0"/>
      <w:divBdr>
        <w:top w:val="none" w:sz="0" w:space="0" w:color="auto"/>
        <w:left w:val="none" w:sz="0" w:space="0" w:color="auto"/>
        <w:bottom w:val="none" w:sz="0" w:space="0" w:color="auto"/>
        <w:right w:val="none" w:sz="0" w:space="0" w:color="auto"/>
      </w:divBdr>
    </w:div>
    <w:div w:id="1436092154">
      <w:bodyDiv w:val="1"/>
      <w:marLeft w:val="0"/>
      <w:marRight w:val="0"/>
      <w:marTop w:val="0"/>
      <w:marBottom w:val="0"/>
      <w:divBdr>
        <w:top w:val="none" w:sz="0" w:space="0" w:color="auto"/>
        <w:left w:val="none" w:sz="0" w:space="0" w:color="auto"/>
        <w:bottom w:val="none" w:sz="0" w:space="0" w:color="auto"/>
        <w:right w:val="none" w:sz="0" w:space="0" w:color="auto"/>
      </w:divBdr>
    </w:div>
    <w:div w:id="1446542311">
      <w:bodyDiv w:val="1"/>
      <w:marLeft w:val="0"/>
      <w:marRight w:val="0"/>
      <w:marTop w:val="0"/>
      <w:marBottom w:val="0"/>
      <w:divBdr>
        <w:top w:val="none" w:sz="0" w:space="0" w:color="auto"/>
        <w:left w:val="none" w:sz="0" w:space="0" w:color="auto"/>
        <w:bottom w:val="none" w:sz="0" w:space="0" w:color="auto"/>
        <w:right w:val="none" w:sz="0" w:space="0" w:color="auto"/>
      </w:divBdr>
    </w:div>
    <w:div w:id="1449740566">
      <w:bodyDiv w:val="1"/>
      <w:marLeft w:val="0"/>
      <w:marRight w:val="0"/>
      <w:marTop w:val="0"/>
      <w:marBottom w:val="0"/>
      <w:divBdr>
        <w:top w:val="none" w:sz="0" w:space="0" w:color="auto"/>
        <w:left w:val="none" w:sz="0" w:space="0" w:color="auto"/>
        <w:bottom w:val="none" w:sz="0" w:space="0" w:color="auto"/>
        <w:right w:val="none" w:sz="0" w:space="0" w:color="auto"/>
      </w:divBdr>
    </w:div>
    <w:div w:id="1455444864">
      <w:bodyDiv w:val="1"/>
      <w:marLeft w:val="0"/>
      <w:marRight w:val="0"/>
      <w:marTop w:val="0"/>
      <w:marBottom w:val="0"/>
      <w:divBdr>
        <w:top w:val="none" w:sz="0" w:space="0" w:color="auto"/>
        <w:left w:val="none" w:sz="0" w:space="0" w:color="auto"/>
        <w:bottom w:val="none" w:sz="0" w:space="0" w:color="auto"/>
        <w:right w:val="none" w:sz="0" w:space="0" w:color="auto"/>
      </w:divBdr>
    </w:div>
    <w:div w:id="1457289500">
      <w:bodyDiv w:val="1"/>
      <w:marLeft w:val="0"/>
      <w:marRight w:val="0"/>
      <w:marTop w:val="0"/>
      <w:marBottom w:val="0"/>
      <w:divBdr>
        <w:top w:val="none" w:sz="0" w:space="0" w:color="auto"/>
        <w:left w:val="none" w:sz="0" w:space="0" w:color="auto"/>
        <w:bottom w:val="none" w:sz="0" w:space="0" w:color="auto"/>
        <w:right w:val="none" w:sz="0" w:space="0" w:color="auto"/>
      </w:divBdr>
    </w:div>
    <w:div w:id="1459566315">
      <w:bodyDiv w:val="1"/>
      <w:marLeft w:val="0"/>
      <w:marRight w:val="0"/>
      <w:marTop w:val="0"/>
      <w:marBottom w:val="0"/>
      <w:divBdr>
        <w:top w:val="none" w:sz="0" w:space="0" w:color="auto"/>
        <w:left w:val="none" w:sz="0" w:space="0" w:color="auto"/>
        <w:bottom w:val="none" w:sz="0" w:space="0" w:color="auto"/>
        <w:right w:val="none" w:sz="0" w:space="0" w:color="auto"/>
      </w:divBdr>
    </w:div>
    <w:div w:id="1462576717">
      <w:bodyDiv w:val="1"/>
      <w:marLeft w:val="0"/>
      <w:marRight w:val="0"/>
      <w:marTop w:val="0"/>
      <w:marBottom w:val="0"/>
      <w:divBdr>
        <w:top w:val="none" w:sz="0" w:space="0" w:color="auto"/>
        <w:left w:val="none" w:sz="0" w:space="0" w:color="auto"/>
        <w:bottom w:val="none" w:sz="0" w:space="0" w:color="auto"/>
        <w:right w:val="none" w:sz="0" w:space="0" w:color="auto"/>
      </w:divBdr>
    </w:div>
    <w:div w:id="1465738608">
      <w:bodyDiv w:val="1"/>
      <w:marLeft w:val="0"/>
      <w:marRight w:val="0"/>
      <w:marTop w:val="0"/>
      <w:marBottom w:val="0"/>
      <w:divBdr>
        <w:top w:val="none" w:sz="0" w:space="0" w:color="auto"/>
        <w:left w:val="none" w:sz="0" w:space="0" w:color="auto"/>
        <w:bottom w:val="none" w:sz="0" w:space="0" w:color="auto"/>
        <w:right w:val="none" w:sz="0" w:space="0" w:color="auto"/>
      </w:divBdr>
    </w:div>
    <w:div w:id="1470200760">
      <w:bodyDiv w:val="1"/>
      <w:marLeft w:val="0"/>
      <w:marRight w:val="0"/>
      <w:marTop w:val="0"/>
      <w:marBottom w:val="0"/>
      <w:divBdr>
        <w:top w:val="none" w:sz="0" w:space="0" w:color="auto"/>
        <w:left w:val="none" w:sz="0" w:space="0" w:color="auto"/>
        <w:bottom w:val="none" w:sz="0" w:space="0" w:color="auto"/>
        <w:right w:val="none" w:sz="0" w:space="0" w:color="auto"/>
      </w:divBdr>
    </w:div>
    <w:div w:id="1475104558">
      <w:bodyDiv w:val="1"/>
      <w:marLeft w:val="0"/>
      <w:marRight w:val="0"/>
      <w:marTop w:val="0"/>
      <w:marBottom w:val="0"/>
      <w:divBdr>
        <w:top w:val="none" w:sz="0" w:space="0" w:color="auto"/>
        <w:left w:val="none" w:sz="0" w:space="0" w:color="auto"/>
        <w:bottom w:val="none" w:sz="0" w:space="0" w:color="auto"/>
        <w:right w:val="none" w:sz="0" w:space="0" w:color="auto"/>
      </w:divBdr>
    </w:div>
    <w:div w:id="1475180701">
      <w:bodyDiv w:val="1"/>
      <w:marLeft w:val="0"/>
      <w:marRight w:val="0"/>
      <w:marTop w:val="0"/>
      <w:marBottom w:val="0"/>
      <w:divBdr>
        <w:top w:val="none" w:sz="0" w:space="0" w:color="auto"/>
        <w:left w:val="none" w:sz="0" w:space="0" w:color="auto"/>
        <w:bottom w:val="none" w:sz="0" w:space="0" w:color="auto"/>
        <w:right w:val="none" w:sz="0" w:space="0" w:color="auto"/>
      </w:divBdr>
    </w:div>
    <w:div w:id="1477379481">
      <w:bodyDiv w:val="1"/>
      <w:marLeft w:val="0"/>
      <w:marRight w:val="0"/>
      <w:marTop w:val="0"/>
      <w:marBottom w:val="0"/>
      <w:divBdr>
        <w:top w:val="none" w:sz="0" w:space="0" w:color="auto"/>
        <w:left w:val="none" w:sz="0" w:space="0" w:color="auto"/>
        <w:bottom w:val="none" w:sz="0" w:space="0" w:color="auto"/>
        <w:right w:val="none" w:sz="0" w:space="0" w:color="auto"/>
      </w:divBdr>
    </w:div>
    <w:div w:id="1484541688">
      <w:bodyDiv w:val="1"/>
      <w:marLeft w:val="0"/>
      <w:marRight w:val="0"/>
      <w:marTop w:val="0"/>
      <w:marBottom w:val="0"/>
      <w:divBdr>
        <w:top w:val="none" w:sz="0" w:space="0" w:color="auto"/>
        <w:left w:val="none" w:sz="0" w:space="0" w:color="auto"/>
        <w:bottom w:val="none" w:sz="0" w:space="0" w:color="auto"/>
        <w:right w:val="none" w:sz="0" w:space="0" w:color="auto"/>
      </w:divBdr>
      <w:divsChild>
        <w:div w:id="1839033080">
          <w:marLeft w:val="0"/>
          <w:marRight w:val="0"/>
          <w:marTop w:val="0"/>
          <w:marBottom w:val="0"/>
          <w:divBdr>
            <w:top w:val="none" w:sz="0" w:space="0" w:color="auto"/>
            <w:left w:val="none" w:sz="0" w:space="0" w:color="auto"/>
            <w:bottom w:val="none" w:sz="0" w:space="0" w:color="auto"/>
            <w:right w:val="none" w:sz="0" w:space="0" w:color="auto"/>
          </w:divBdr>
        </w:div>
      </w:divsChild>
    </w:div>
    <w:div w:id="1486631093">
      <w:bodyDiv w:val="1"/>
      <w:marLeft w:val="0"/>
      <w:marRight w:val="0"/>
      <w:marTop w:val="0"/>
      <w:marBottom w:val="0"/>
      <w:divBdr>
        <w:top w:val="none" w:sz="0" w:space="0" w:color="auto"/>
        <w:left w:val="none" w:sz="0" w:space="0" w:color="auto"/>
        <w:bottom w:val="none" w:sz="0" w:space="0" w:color="auto"/>
        <w:right w:val="none" w:sz="0" w:space="0" w:color="auto"/>
      </w:divBdr>
    </w:div>
    <w:div w:id="1488352210">
      <w:bodyDiv w:val="1"/>
      <w:marLeft w:val="0"/>
      <w:marRight w:val="0"/>
      <w:marTop w:val="0"/>
      <w:marBottom w:val="0"/>
      <w:divBdr>
        <w:top w:val="none" w:sz="0" w:space="0" w:color="auto"/>
        <w:left w:val="none" w:sz="0" w:space="0" w:color="auto"/>
        <w:bottom w:val="none" w:sz="0" w:space="0" w:color="auto"/>
        <w:right w:val="none" w:sz="0" w:space="0" w:color="auto"/>
      </w:divBdr>
    </w:div>
    <w:div w:id="1493139027">
      <w:bodyDiv w:val="1"/>
      <w:marLeft w:val="0"/>
      <w:marRight w:val="0"/>
      <w:marTop w:val="0"/>
      <w:marBottom w:val="0"/>
      <w:divBdr>
        <w:top w:val="none" w:sz="0" w:space="0" w:color="auto"/>
        <w:left w:val="none" w:sz="0" w:space="0" w:color="auto"/>
        <w:bottom w:val="none" w:sz="0" w:space="0" w:color="auto"/>
        <w:right w:val="none" w:sz="0" w:space="0" w:color="auto"/>
      </w:divBdr>
    </w:div>
    <w:div w:id="1495799002">
      <w:bodyDiv w:val="1"/>
      <w:marLeft w:val="0"/>
      <w:marRight w:val="0"/>
      <w:marTop w:val="0"/>
      <w:marBottom w:val="0"/>
      <w:divBdr>
        <w:top w:val="none" w:sz="0" w:space="0" w:color="auto"/>
        <w:left w:val="none" w:sz="0" w:space="0" w:color="auto"/>
        <w:bottom w:val="none" w:sz="0" w:space="0" w:color="auto"/>
        <w:right w:val="none" w:sz="0" w:space="0" w:color="auto"/>
      </w:divBdr>
    </w:div>
    <w:div w:id="1497108199">
      <w:bodyDiv w:val="1"/>
      <w:marLeft w:val="0"/>
      <w:marRight w:val="0"/>
      <w:marTop w:val="0"/>
      <w:marBottom w:val="0"/>
      <w:divBdr>
        <w:top w:val="none" w:sz="0" w:space="0" w:color="auto"/>
        <w:left w:val="none" w:sz="0" w:space="0" w:color="auto"/>
        <w:bottom w:val="none" w:sz="0" w:space="0" w:color="auto"/>
        <w:right w:val="none" w:sz="0" w:space="0" w:color="auto"/>
      </w:divBdr>
    </w:div>
    <w:div w:id="1498881182">
      <w:bodyDiv w:val="1"/>
      <w:marLeft w:val="0"/>
      <w:marRight w:val="0"/>
      <w:marTop w:val="0"/>
      <w:marBottom w:val="0"/>
      <w:divBdr>
        <w:top w:val="none" w:sz="0" w:space="0" w:color="auto"/>
        <w:left w:val="none" w:sz="0" w:space="0" w:color="auto"/>
        <w:bottom w:val="none" w:sz="0" w:space="0" w:color="auto"/>
        <w:right w:val="none" w:sz="0" w:space="0" w:color="auto"/>
      </w:divBdr>
    </w:div>
    <w:div w:id="1510095986">
      <w:bodyDiv w:val="1"/>
      <w:marLeft w:val="0"/>
      <w:marRight w:val="0"/>
      <w:marTop w:val="0"/>
      <w:marBottom w:val="0"/>
      <w:divBdr>
        <w:top w:val="none" w:sz="0" w:space="0" w:color="auto"/>
        <w:left w:val="none" w:sz="0" w:space="0" w:color="auto"/>
        <w:bottom w:val="none" w:sz="0" w:space="0" w:color="auto"/>
        <w:right w:val="none" w:sz="0" w:space="0" w:color="auto"/>
      </w:divBdr>
    </w:div>
    <w:div w:id="1511875674">
      <w:bodyDiv w:val="1"/>
      <w:marLeft w:val="0"/>
      <w:marRight w:val="0"/>
      <w:marTop w:val="0"/>
      <w:marBottom w:val="0"/>
      <w:divBdr>
        <w:top w:val="none" w:sz="0" w:space="0" w:color="auto"/>
        <w:left w:val="none" w:sz="0" w:space="0" w:color="auto"/>
        <w:bottom w:val="none" w:sz="0" w:space="0" w:color="auto"/>
        <w:right w:val="none" w:sz="0" w:space="0" w:color="auto"/>
      </w:divBdr>
    </w:div>
    <w:div w:id="1513371865">
      <w:bodyDiv w:val="1"/>
      <w:marLeft w:val="0"/>
      <w:marRight w:val="0"/>
      <w:marTop w:val="0"/>
      <w:marBottom w:val="0"/>
      <w:divBdr>
        <w:top w:val="none" w:sz="0" w:space="0" w:color="auto"/>
        <w:left w:val="none" w:sz="0" w:space="0" w:color="auto"/>
        <w:bottom w:val="none" w:sz="0" w:space="0" w:color="auto"/>
        <w:right w:val="none" w:sz="0" w:space="0" w:color="auto"/>
      </w:divBdr>
    </w:div>
    <w:div w:id="1515224886">
      <w:bodyDiv w:val="1"/>
      <w:marLeft w:val="0"/>
      <w:marRight w:val="0"/>
      <w:marTop w:val="0"/>
      <w:marBottom w:val="0"/>
      <w:divBdr>
        <w:top w:val="none" w:sz="0" w:space="0" w:color="auto"/>
        <w:left w:val="none" w:sz="0" w:space="0" w:color="auto"/>
        <w:bottom w:val="none" w:sz="0" w:space="0" w:color="auto"/>
        <w:right w:val="none" w:sz="0" w:space="0" w:color="auto"/>
      </w:divBdr>
    </w:div>
    <w:div w:id="1515800765">
      <w:bodyDiv w:val="1"/>
      <w:marLeft w:val="0"/>
      <w:marRight w:val="0"/>
      <w:marTop w:val="0"/>
      <w:marBottom w:val="0"/>
      <w:divBdr>
        <w:top w:val="none" w:sz="0" w:space="0" w:color="auto"/>
        <w:left w:val="none" w:sz="0" w:space="0" w:color="auto"/>
        <w:bottom w:val="none" w:sz="0" w:space="0" w:color="auto"/>
        <w:right w:val="none" w:sz="0" w:space="0" w:color="auto"/>
      </w:divBdr>
    </w:div>
    <w:div w:id="1517885677">
      <w:bodyDiv w:val="1"/>
      <w:marLeft w:val="0"/>
      <w:marRight w:val="0"/>
      <w:marTop w:val="0"/>
      <w:marBottom w:val="0"/>
      <w:divBdr>
        <w:top w:val="none" w:sz="0" w:space="0" w:color="auto"/>
        <w:left w:val="none" w:sz="0" w:space="0" w:color="auto"/>
        <w:bottom w:val="none" w:sz="0" w:space="0" w:color="auto"/>
        <w:right w:val="none" w:sz="0" w:space="0" w:color="auto"/>
      </w:divBdr>
    </w:div>
    <w:div w:id="1518425532">
      <w:bodyDiv w:val="1"/>
      <w:marLeft w:val="0"/>
      <w:marRight w:val="0"/>
      <w:marTop w:val="0"/>
      <w:marBottom w:val="0"/>
      <w:divBdr>
        <w:top w:val="none" w:sz="0" w:space="0" w:color="auto"/>
        <w:left w:val="none" w:sz="0" w:space="0" w:color="auto"/>
        <w:bottom w:val="none" w:sz="0" w:space="0" w:color="auto"/>
        <w:right w:val="none" w:sz="0" w:space="0" w:color="auto"/>
      </w:divBdr>
    </w:div>
    <w:div w:id="1523283498">
      <w:bodyDiv w:val="1"/>
      <w:marLeft w:val="0"/>
      <w:marRight w:val="0"/>
      <w:marTop w:val="0"/>
      <w:marBottom w:val="0"/>
      <w:divBdr>
        <w:top w:val="none" w:sz="0" w:space="0" w:color="auto"/>
        <w:left w:val="none" w:sz="0" w:space="0" w:color="auto"/>
        <w:bottom w:val="none" w:sz="0" w:space="0" w:color="auto"/>
        <w:right w:val="none" w:sz="0" w:space="0" w:color="auto"/>
      </w:divBdr>
    </w:div>
    <w:div w:id="1524244104">
      <w:bodyDiv w:val="1"/>
      <w:marLeft w:val="0"/>
      <w:marRight w:val="0"/>
      <w:marTop w:val="0"/>
      <w:marBottom w:val="0"/>
      <w:divBdr>
        <w:top w:val="none" w:sz="0" w:space="0" w:color="auto"/>
        <w:left w:val="none" w:sz="0" w:space="0" w:color="auto"/>
        <w:bottom w:val="none" w:sz="0" w:space="0" w:color="auto"/>
        <w:right w:val="none" w:sz="0" w:space="0" w:color="auto"/>
      </w:divBdr>
    </w:div>
    <w:div w:id="1529030751">
      <w:bodyDiv w:val="1"/>
      <w:marLeft w:val="0"/>
      <w:marRight w:val="0"/>
      <w:marTop w:val="0"/>
      <w:marBottom w:val="0"/>
      <w:divBdr>
        <w:top w:val="none" w:sz="0" w:space="0" w:color="auto"/>
        <w:left w:val="none" w:sz="0" w:space="0" w:color="auto"/>
        <w:bottom w:val="none" w:sz="0" w:space="0" w:color="auto"/>
        <w:right w:val="none" w:sz="0" w:space="0" w:color="auto"/>
      </w:divBdr>
    </w:div>
    <w:div w:id="1531062920">
      <w:bodyDiv w:val="1"/>
      <w:marLeft w:val="0"/>
      <w:marRight w:val="0"/>
      <w:marTop w:val="0"/>
      <w:marBottom w:val="0"/>
      <w:divBdr>
        <w:top w:val="none" w:sz="0" w:space="0" w:color="auto"/>
        <w:left w:val="none" w:sz="0" w:space="0" w:color="auto"/>
        <w:bottom w:val="none" w:sz="0" w:space="0" w:color="auto"/>
        <w:right w:val="none" w:sz="0" w:space="0" w:color="auto"/>
      </w:divBdr>
    </w:div>
    <w:div w:id="1531603659">
      <w:bodyDiv w:val="1"/>
      <w:marLeft w:val="0"/>
      <w:marRight w:val="0"/>
      <w:marTop w:val="0"/>
      <w:marBottom w:val="0"/>
      <w:divBdr>
        <w:top w:val="none" w:sz="0" w:space="0" w:color="auto"/>
        <w:left w:val="none" w:sz="0" w:space="0" w:color="auto"/>
        <w:bottom w:val="none" w:sz="0" w:space="0" w:color="auto"/>
        <w:right w:val="none" w:sz="0" w:space="0" w:color="auto"/>
      </w:divBdr>
    </w:div>
    <w:div w:id="1533109463">
      <w:bodyDiv w:val="1"/>
      <w:marLeft w:val="0"/>
      <w:marRight w:val="0"/>
      <w:marTop w:val="0"/>
      <w:marBottom w:val="0"/>
      <w:divBdr>
        <w:top w:val="none" w:sz="0" w:space="0" w:color="auto"/>
        <w:left w:val="none" w:sz="0" w:space="0" w:color="auto"/>
        <w:bottom w:val="none" w:sz="0" w:space="0" w:color="auto"/>
        <w:right w:val="none" w:sz="0" w:space="0" w:color="auto"/>
      </w:divBdr>
    </w:div>
    <w:div w:id="1534803216">
      <w:bodyDiv w:val="1"/>
      <w:marLeft w:val="0"/>
      <w:marRight w:val="0"/>
      <w:marTop w:val="0"/>
      <w:marBottom w:val="0"/>
      <w:divBdr>
        <w:top w:val="none" w:sz="0" w:space="0" w:color="auto"/>
        <w:left w:val="none" w:sz="0" w:space="0" w:color="auto"/>
        <w:bottom w:val="none" w:sz="0" w:space="0" w:color="auto"/>
        <w:right w:val="none" w:sz="0" w:space="0" w:color="auto"/>
      </w:divBdr>
    </w:div>
    <w:div w:id="1541236741">
      <w:bodyDiv w:val="1"/>
      <w:marLeft w:val="0"/>
      <w:marRight w:val="0"/>
      <w:marTop w:val="0"/>
      <w:marBottom w:val="0"/>
      <w:divBdr>
        <w:top w:val="none" w:sz="0" w:space="0" w:color="auto"/>
        <w:left w:val="none" w:sz="0" w:space="0" w:color="auto"/>
        <w:bottom w:val="none" w:sz="0" w:space="0" w:color="auto"/>
        <w:right w:val="none" w:sz="0" w:space="0" w:color="auto"/>
      </w:divBdr>
    </w:div>
    <w:div w:id="1547764544">
      <w:bodyDiv w:val="1"/>
      <w:marLeft w:val="0"/>
      <w:marRight w:val="0"/>
      <w:marTop w:val="0"/>
      <w:marBottom w:val="0"/>
      <w:divBdr>
        <w:top w:val="none" w:sz="0" w:space="0" w:color="auto"/>
        <w:left w:val="none" w:sz="0" w:space="0" w:color="auto"/>
        <w:bottom w:val="none" w:sz="0" w:space="0" w:color="auto"/>
        <w:right w:val="none" w:sz="0" w:space="0" w:color="auto"/>
      </w:divBdr>
      <w:divsChild>
        <w:div w:id="557130610">
          <w:marLeft w:val="0"/>
          <w:marRight w:val="0"/>
          <w:marTop w:val="0"/>
          <w:marBottom w:val="0"/>
          <w:divBdr>
            <w:top w:val="none" w:sz="0" w:space="0" w:color="auto"/>
            <w:left w:val="none" w:sz="0" w:space="0" w:color="auto"/>
            <w:bottom w:val="none" w:sz="0" w:space="0" w:color="auto"/>
            <w:right w:val="none" w:sz="0" w:space="0" w:color="auto"/>
          </w:divBdr>
        </w:div>
      </w:divsChild>
    </w:div>
    <w:div w:id="1552837285">
      <w:bodyDiv w:val="1"/>
      <w:marLeft w:val="0"/>
      <w:marRight w:val="0"/>
      <w:marTop w:val="0"/>
      <w:marBottom w:val="0"/>
      <w:divBdr>
        <w:top w:val="none" w:sz="0" w:space="0" w:color="auto"/>
        <w:left w:val="none" w:sz="0" w:space="0" w:color="auto"/>
        <w:bottom w:val="none" w:sz="0" w:space="0" w:color="auto"/>
        <w:right w:val="none" w:sz="0" w:space="0" w:color="auto"/>
      </w:divBdr>
    </w:div>
    <w:div w:id="1555774883">
      <w:bodyDiv w:val="1"/>
      <w:marLeft w:val="0"/>
      <w:marRight w:val="0"/>
      <w:marTop w:val="0"/>
      <w:marBottom w:val="0"/>
      <w:divBdr>
        <w:top w:val="none" w:sz="0" w:space="0" w:color="auto"/>
        <w:left w:val="none" w:sz="0" w:space="0" w:color="auto"/>
        <w:bottom w:val="none" w:sz="0" w:space="0" w:color="auto"/>
        <w:right w:val="none" w:sz="0" w:space="0" w:color="auto"/>
      </w:divBdr>
    </w:div>
    <w:div w:id="1556696701">
      <w:bodyDiv w:val="1"/>
      <w:marLeft w:val="0"/>
      <w:marRight w:val="0"/>
      <w:marTop w:val="0"/>
      <w:marBottom w:val="0"/>
      <w:divBdr>
        <w:top w:val="none" w:sz="0" w:space="0" w:color="auto"/>
        <w:left w:val="none" w:sz="0" w:space="0" w:color="auto"/>
        <w:bottom w:val="none" w:sz="0" w:space="0" w:color="auto"/>
        <w:right w:val="none" w:sz="0" w:space="0" w:color="auto"/>
      </w:divBdr>
    </w:div>
    <w:div w:id="1556891815">
      <w:bodyDiv w:val="1"/>
      <w:marLeft w:val="0"/>
      <w:marRight w:val="0"/>
      <w:marTop w:val="0"/>
      <w:marBottom w:val="0"/>
      <w:divBdr>
        <w:top w:val="none" w:sz="0" w:space="0" w:color="auto"/>
        <w:left w:val="none" w:sz="0" w:space="0" w:color="auto"/>
        <w:bottom w:val="none" w:sz="0" w:space="0" w:color="auto"/>
        <w:right w:val="none" w:sz="0" w:space="0" w:color="auto"/>
      </w:divBdr>
      <w:divsChild>
        <w:div w:id="16465076">
          <w:marLeft w:val="0"/>
          <w:marRight w:val="0"/>
          <w:marTop w:val="0"/>
          <w:marBottom w:val="0"/>
          <w:divBdr>
            <w:top w:val="none" w:sz="0" w:space="0" w:color="auto"/>
            <w:left w:val="none" w:sz="0" w:space="0" w:color="auto"/>
            <w:bottom w:val="none" w:sz="0" w:space="0" w:color="auto"/>
            <w:right w:val="none" w:sz="0" w:space="0" w:color="auto"/>
          </w:divBdr>
        </w:div>
      </w:divsChild>
    </w:div>
    <w:div w:id="1558512750">
      <w:bodyDiv w:val="1"/>
      <w:marLeft w:val="0"/>
      <w:marRight w:val="0"/>
      <w:marTop w:val="0"/>
      <w:marBottom w:val="0"/>
      <w:divBdr>
        <w:top w:val="none" w:sz="0" w:space="0" w:color="auto"/>
        <w:left w:val="none" w:sz="0" w:space="0" w:color="auto"/>
        <w:bottom w:val="none" w:sz="0" w:space="0" w:color="auto"/>
        <w:right w:val="none" w:sz="0" w:space="0" w:color="auto"/>
      </w:divBdr>
    </w:div>
    <w:div w:id="1566600034">
      <w:bodyDiv w:val="1"/>
      <w:marLeft w:val="0"/>
      <w:marRight w:val="0"/>
      <w:marTop w:val="0"/>
      <w:marBottom w:val="0"/>
      <w:divBdr>
        <w:top w:val="none" w:sz="0" w:space="0" w:color="auto"/>
        <w:left w:val="none" w:sz="0" w:space="0" w:color="auto"/>
        <w:bottom w:val="none" w:sz="0" w:space="0" w:color="auto"/>
        <w:right w:val="none" w:sz="0" w:space="0" w:color="auto"/>
      </w:divBdr>
    </w:div>
    <w:div w:id="1568613670">
      <w:bodyDiv w:val="1"/>
      <w:marLeft w:val="0"/>
      <w:marRight w:val="0"/>
      <w:marTop w:val="0"/>
      <w:marBottom w:val="0"/>
      <w:divBdr>
        <w:top w:val="none" w:sz="0" w:space="0" w:color="auto"/>
        <w:left w:val="none" w:sz="0" w:space="0" w:color="auto"/>
        <w:bottom w:val="none" w:sz="0" w:space="0" w:color="auto"/>
        <w:right w:val="none" w:sz="0" w:space="0" w:color="auto"/>
      </w:divBdr>
    </w:div>
    <w:div w:id="1569149438">
      <w:bodyDiv w:val="1"/>
      <w:marLeft w:val="0"/>
      <w:marRight w:val="0"/>
      <w:marTop w:val="0"/>
      <w:marBottom w:val="0"/>
      <w:divBdr>
        <w:top w:val="none" w:sz="0" w:space="0" w:color="auto"/>
        <w:left w:val="none" w:sz="0" w:space="0" w:color="auto"/>
        <w:bottom w:val="none" w:sz="0" w:space="0" w:color="auto"/>
        <w:right w:val="none" w:sz="0" w:space="0" w:color="auto"/>
      </w:divBdr>
    </w:div>
    <w:div w:id="1580406193">
      <w:bodyDiv w:val="1"/>
      <w:marLeft w:val="0"/>
      <w:marRight w:val="0"/>
      <w:marTop w:val="0"/>
      <w:marBottom w:val="0"/>
      <w:divBdr>
        <w:top w:val="none" w:sz="0" w:space="0" w:color="auto"/>
        <w:left w:val="none" w:sz="0" w:space="0" w:color="auto"/>
        <w:bottom w:val="none" w:sz="0" w:space="0" w:color="auto"/>
        <w:right w:val="none" w:sz="0" w:space="0" w:color="auto"/>
      </w:divBdr>
    </w:div>
    <w:div w:id="1580868609">
      <w:bodyDiv w:val="1"/>
      <w:marLeft w:val="0"/>
      <w:marRight w:val="0"/>
      <w:marTop w:val="0"/>
      <w:marBottom w:val="0"/>
      <w:divBdr>
        <w:top w:val="none" w:sz="0" w:space="0" w:color="auto"/>
        <w:left w:val="none" w:sz="0" w:space="0" w:color="auto"/>
        <w:bottom w:val="none" w:sz="0" w:space="0" w:color="auto"/>
        <w:right w:val="none" w:sz="0" w:space="0" w:color="auto"/>
      </w:divBdr>
    </w:div>
    <w:div w:id="1582132167">
      <w:bodyDiv w:val="1"/>
      <w:marLeft w:val="0"/>
      <w:marRight w:val="0"/>
      <w:marTop w:val="0"/>
      <w:marBottom w:val="0"/>
      <w:divBdr>
        <w:top w:val="none" w:sz="0" w:space="0" w:color="auto"/>
        <w:left w:val="none" w:sz="0" w:space="0" w:color="auto"/>
        <w:bottom w:val="none" w:sz="0" w:space="0" w:color="auto"/>
        <w:right w:val="none" w:sz="0" w:space="0" w:color="auto"/>
      </w:divBdr>
    </w:div>
    <w:div w:id="1592154897">
      <w:bodyDiv w:val="1"/>
      <w:marLeft w:val="0"/>
      <w:marRight w:val="0"/>
      <w:marTop w:val="0"/>
      <w:marBottom w:val="0"/>
      <w:divBdr>
        <w:top w:val="none" w:sz="0" w:space="0" w:color="auto"/>
        <w:left w:val="none" w:sz="0" w:space="0" w:color="auto"/>
        <w:bottom w:val="none" w:sz="0" w:space="0" w:color="auto"/>
        <w:right w:val="none" w:sz="0" w:space="0" w:color="auto"/>
      </w:divBdr>
    </w:div>
    <w:div w:id="1613508974">
      <w:bodyDiv w:val="1"/>
      <w:marLeft w:val="0"/>
      <w:marRight w:val="0"/>
      <w:marTop w:val="0"/>
      <w:marBottom w:val="0"/>
      <w:divBdr>
        <w:top w:val="none" w:sz="0" w:space="0" w:color="auto"/>
        <w:left w:val="none" w:sz="0" w:space="0" w:color="auto"/>
        <w:bottom w:val="none" w:sz="0" w:space="0" w:color="auto"/>
        <w:right w:val="none" w:sz="0" w:space="0" w:color="auto"/>
      </w:divBdr>
    </w:div>
    <w:div w:id="1618367261">
      <w:bodyDiv w:val="1"/>
      <w:marLeft w:val="0"/>
      <w:marRight w:val="0"/>
      <w:marTop w:val="0"/>
      <w:marBottom w:val="0"/>
      <w:divBdr>
        <w:top w:val="none" w:sz="0" w:space="0" w:color="auto"/>
        <w:left w:val="none" w:sz="0" w:space="0" w:color="auto"/>
        <w:bottom w:val="none" w:sz="0" w:space="0" w:color="auto"/>
        <w:right w:val="none" w:sz="0" w:space="0" w:color="auto"/>
      </w:divBdr>
    </w:div>
    <w:div w:id="1631591270">
      <w:bodyDiv w:val="1"/>
      <w:marLeft w:val="0"/>
      <w:marRight w:val="0"/>
      <w:marTop w:val="0"/>
      <w:marBottom w:val="0"/>
      <w:divBdr>
        <w:top w:val="none" w:sz="0" w:space="0" w:color="auto"/>
        <w:left w:val="none" w:sz="0" w:space="0" w:color="auto"/>
        <w:bottom w:val="none" w:sz="0" w:space="0" w:color="auto"/>
        <w:right w:val="none" w:sz="0" w:space="0" w:color="auto"/>
      </w:divBdr>
    </w:div>
    <w:div w:id="1633511966">
      <w:bodyDiv w:val="1"/>
      <w:marLeft w:val="0"/>
      <w:marRight w:val="0"/>
      <w:marTop w:val="0"/>
      <w:marBottom w:val="0"/>
      <w:divBdr>
        <w:top w:val="none" w:sz="0" w:space="0" w:color="auto"/>
        <w:left w:val="none" w:sz="0" w:space="0" w:color="auto"/>
        <w:bottom w:val="none" w:sz="0" w:space="0" w:color="auto"/>
        <w:right w:val="none" w:sz="0" w:space="0" w:color="auto"/>
      </w:divBdr>
    </w:div>
    <w:div w:id="1635409530">
      <w:bodyDiv w:val="1"/>
      <w:marLeft w:val="0"/>
      <w:marRight w:val="0"/>
      <w:marTop w:val="0"/>
      <w:marBottom w:val="0"/>
      <w:divBdr>
        <w:top w:val="none" w:sz="0" w:space="0" w:color="auto"/>
        <w:left w:val="none" w:sz="0" w:space="0" w:color="auto"/>
        <w:bottom w:val="none" w:sz="0" w:space="0" w:color="auto"/>
        <w:right w:val="none" w:sz="0" w:space="0" w:color="auto"/>
      </w:divBdr>
    </w:div>
    <w:div w:id="1635601930">
      <w:bodyDiv w:val="1"/>
      <w:marLeft w:val="0"/>
      <w:marRight w:val="0"/>
      <w:marTop w:val="0"/>
      <w:marBottom w:val="0"/>
      <w:divBdr>
        <w:top w:val="none" w:sz="0" w:space="0" w:color="auto"/>
        <w:left w:val="none" w:sz="0" w:space="0" w:color="auto"/>
        <w:bottom w:val="none" w:sz="0" w:space="0" w:color="auto"/>
        <w:right w:val="none" w:sz="0" w:space="0" w:color="auto"/>
      </w:divBdr>
    </w:div>
    <w:div w:id="1637906737">
      <w:bodyDiv w:val="1"/>
      <w:marLeft w:val="0"/>
      <w:marRight w:val="0"/>
      <w:marTop w:val="0"/>
      <w:marBottom w:val="0"/>
      <w:divBdr>
        <w:top w:val="none" w:sz="0" w:space="0" w:color="auto"/>
        <w:left w:val="none" w:sz="0" w:space="0" w:color="auto"/>
        <w:bottom w:val="none" w:sz="0" w:space="0" w:color="auto"/>
        <w:right w:val="none" w:sz="0" w:space="0" w:color="auto"/>
      </w:divBdr>
    </w:div>
    <w:div w:id="1647782815">
      <w:bodyDiv w:val="1"/>
      <w:marLeft w:val="0"/>
      <w:marRight w:val="0"/>
      <w:marTop w:val="0"/>
      <w:marBottom w:val="0"/>
      <w:divBdr>
        <w:top w:val="none" w:sz="0" w:space="0" w:color="auto"/>
        <w:left w:val="none" w:sz="0" w:space="0" w:color="auto"/>
        <w:bottom w:val="none" w:sz="0" w:space="0" w:color="auto"/>
        <w:right w:val="none" w:sz="0" w:space="0" w:color="auto"/>
      </w:divBdr>
    </w:div>
    <w:div w:id="1648824126">
      <w:bodyDiv w:val="1"/>
      <w:marLeft w:val="0"/>
      <w:marRight w:val="0"/>
      <w:marTop w:val="0"/>
      <w:marBottom w:val="0"/>
      <w:divBdr>
        <w:top w:val="none" w:sz="0" w:space="0" w:color="auto"/>
        <w:left w:val="none" w:sz="0" w:space="0" w:color="auto"/>
        <w:bottom w:val="none" w:sz="0" w:space="0" w:color="auto"/>
        <w:right w:val="none" w:sz="0" w:space="0" w:color="auto"/>
      </w:divBdr>
    </w:div>
    <w:div w:id="1649045321">
      <w:bodyDiv w:val="1"/>
      <w:marLeft w:val="0"/>
      <w:marRight w:val="0"/>
      <w:marTop w:val="0"/>
      <w:marBottom w:val="0"/>
      <w:divBdr>
        <w:top w:val="none" w:sz="0" w:space="0" w:color="auto"/>
        <w:left w:val="none" w:sz="0" w:space="0" w:color="auto"/>
        <w:bottom w:val="none" w:sz="0" w:space="0" w:color="auto"/>
        <w:right w:val="none" w:sz="0" w:space="0" w:color="auto"/>
      </w:divBdr>
    </w:div>
    <w:div w:id="1653607495">
      <w:bodyDiv w:val="1"/>
      <w:marLeft w:val="0"/>
      <w:marRight w:val="0"/>
      <w:marTop w:val="0"/>
      <w:marBottom w:val="0"/>
      <w:divBdr>
        <w:top w:val="none" w:sz="0" w:space="0" w:color="auto"/>
        <w:left w:val="none" w:sz="0" w:space="0" w:color="auto"/>
        <w:bottom w:val="none" w:sz="0" w:space="0" w:color="auto"/>
        <w:right w:val="none" w:sz="0" w:space="0" w:color="auto"/>
      </w:divBdr>
    </w:div>
    <w:div w:id="1657109438">
      <w:bodyDiv w:val="1"/>
      <w:marLeft w:val="0"/>
      <w:marRight w:val="0"/>
      <w:marTop w:val="0"/>
      <w:marBottom w:val="0"/>
      <w:divBdr>
        <w:top w:val="none" w:sz="0" w:space="0" w:color="auto"/>
        <w:left w:val="none" w:sz="0" w:space="0" w:color="auto"/>
        <w:bottom w:val="none" w:sz="0" w:space="0" w:color="auto"/>
        <w:right w:val="none" w:sz="0" w:space="0" w:color="auto"/>
      </w:divBdr>
    </w:div>
    <w:div w:id="1657685804">
      <w:bodyDiv w:val="1"/>
      <w:marLeft w:val="0"/>
      <w:marRight w:val="0"/>
      <w:marTop w:val="0"/>
      <w:marBottom w:val="0"/>
      <w:divBdr>
        <w:top w:val="none" w:sz="0" w:space="0" w:color="auto"/>
        <w:left w:val="none" w:sz="0" w:space="0" w:color="auto"/>
        <w:bottom w:val="none" w:sz="0" w:space="0" w:color="auto"/>
        <w:right w:val="none" w:sz="0" w:space="0" w:color="auto"/>
      </w:divBdr>
    </w:div>
    <w:div w:id="1659266560">
      <w:bodyDiv w:val="1"/>
      <w:marLeft w:val="0"/>
      <w:marRight w:val="0"/>
      <w:marTop w:val="0"/>
      <w:marBottom w:val="0"/>
      <w:divBdr>
        <w:top w:val="none" w:sz="0" w:space="0" w:color="auto"/>
        <w:left w:val="none" w:sz="0" w:space="0" w:color="auto"/>
        <w:bottom w:val="none" w:sz="0" w:space="0" w:color="auto"/>
        <w:right w:val="none" w:sz="0" w:space="0" w:color="auto"/>
      </w:divBdr>
    </w:div>
    <w:div w:id="1665935728">
      <w:bodyDiv w:val="1"/>
      <w:marLeft w:val="0"/>
      <w:marRight w:val="0"/>
      <w:marTop w:val="0"/>
      <w:marBottom w:val="0"/>
      <w:divBdr>
        <w:top w:val="none" w:sz="0" w:space="0" w:color="auto"/>
        <w:left w:val="none" w:sz="0" w:space="0" w:color="auto"/>
        <w:bottom w:val="none" w:sz="0" w:space="0" w:color="auto"/>
        <w:right w:val="none" w:sz="0" w:space="0" w:color="auto"/>
      </w:divBdr>
    </w:div>
    <w:div w:id="1666208555">
      <w:bodyDiv w:val="1"/>
      <w:marLeft w:val="0"/>
      <w:marRight w:val="0"/>
      <w:marTop w:val="0"/>
      <w:marBottom w:val="0"/>
      <w:divBdr>
        <w:top w:val="none" w:sz="0" w:space="0" w:color="auto"/>
        <w:left w:val="none" w:sz="0" w:space="0" w:color="auto"/>
        <w:bottom w:val="none" w:sz="0" w:space="0" w:color="auto"/>
        <w:right w:val="none" w:sz="0" w:space="0" w:color="auto"/>
      </w:divBdr>
    </w:div>
    <w:div w:id="1667634926">
      <w:bodyDiv w:val="1"/>
      <w:marLeft w:val="0"/>
      <w:marRight w:val="0"/>
      <w:marTop w:val="0"/>
      <w:marBottom w:val="0"/>
      <w:divBdr>
        <w:top w:val="none" w:sz="0" w:space="0" w:color="auto"/>
        <w:left w:val="none" w:sz="0" w:space="0" w:color="auto"/>
        <w:bottom w:val="none" w:sz="0" w:space="0" w:color="auto"/>
        <w:right w:val="none" w:sz="0" w:space="0" w:color="auto"/>
      </w:divBdr>
    </w:div>
    <w:div w:id="1672100100">
      <w:bodyDiv w:val="1"/>
      <w:marLeft w:val="0"/>
      <w:marRight w:val="0"/>
      <w:marTop w:val="0"/>
      <w:marBottom w:val="0"/>
      <w:divBdr>
        <w:top w:val="none" w:sz="0" w:space="0" w:color="auto"/>
        <w:left w:val="none" w:sz="0" w:space="0" w:color="auto"/>
        <w:bottom w:val="none" w:sz="0" w:space="0" w:color="auto"/>
        <w:right w:val="none" w:sz="0" w:space="0" w:color="auto"/>
      </w:divBdr>
    </w:div>
    <w:div w:id="1672485750">
      <w:bodyDiv w:val="1"/>
      <w:marLeft w:val="0"/>
      <w:marRight w:val="0"/>
      <w:marTop w:val="0"/>
      <w:marBottom w:val="0"/>
      <w:divBdr>
        <w:top w:val="none" w:sz="0" w:space="0" w:color="auto"/>
        <w:left w:val="none" w:sz="0" w:space="0" w:color="auto"/>
        <w:bottom w:val="none" w:sz="0" w:space="0" w:color="auto"/>
        <w:right w:val="none" w:sz="0" w:space="0" w:color="auto"/>
      </w:divBdr>
    </w:div>
    <w:div w:id="1679652509">
      <w:bodyDiv w:val="1"/>
      <w:marLeft w:val="0"/>
      <w:marRight w:val="0"/>
      <w:marTop w:val="0"/>
      <w:marBottom w:val="0"/>
      <w:divBdr>
        <w:top w:val="none" w:sz="0" w:space="0" w:color="auto"/>
        <w:left w:val="none" w:sz="0" w:space="0" w:color="auto"/>
        <w:bottom w:val="none" w:sz="0" w:space="0" w:color="auto"/>
        <w:right w:val="none" w:sz="0" w:space="0" w:color="auto"/>
      </w:divBdr>
    </w:div>
    <w:div w:id="1685327702">
      <w:bodyDiv w:val="1"/>
      <w:marLeft w:val="0"/>
      <w:marRight w:val="0"/>
      <w:marTop w:val="0"/>
      <w:marBottom w:val="0"/>
      <w:divBdr>
        <w:top w:val="none" w:sz="0" w:space="0" w:color="auto"/>
        <w:left w:val="none" w:sz="0" w:space="0" w:color="auto"/>
        <w:bottom w:val="none" w:sz="0" w:space="0" w:color="auto"/>
        <w:right w:val="none" w:sz="0" w:space="0" w:color="auto"/>
      </w:divBdr>
      <w:divsChild>
        <w:div w:id="92092429">
          <w:marLeft w:val="0"/>
          <w:marRight w:val="0"/>
          <w:marTop w:val="0"/>
          <w:marBottom w:val="0"/>
          <w:divBdr>
            <w:top w:val="none" w:sz="0" w:space="0" w:color="auto"/>
            <w:left w:val="none" w:sz="0" w:space="0" w:color="auto"/>
            <w:bottom w:val="none" w:sz="0" w:space="0" w:color="auto"/>
            <w:right w:val="none" w:sz="0" w:space="0" w:color="auto"/>
          </w:divBdr>
        </w:div>
      </w:divsChild>
    </w:div>
    <w:div w:id="1685742418">
      <w:bodyDiv w:val="1"/>
      <w:marLeft w:val="0"/>
      <w:marRight w:val="0"/>
      <w:marTop w:val="0"/>
      <w:marBottom w:val="0"/>
      <w:divBdr>
        <w:top w:val="none" w:sz="0" w:space="0" w:color="auto"/>
        <w:left w:val="none" w:sz="0" w:space="0" w:color="auto"/>
        <w:bottom w:val="none" w:sz="0" w:space="0" w:color="auto"/>
        <w:right w:val="none" w:sz="0" w:space="0" w:color="auto"/>
      </w:divBdr>
    </w:div>
    <w:div w:id="1685984589">
      <w:bodyDiv w:val="1"/>
      <w:marLeft w:val="0"/>
      <w:marRight w:val="0"/>
      <w:marTop w:val="0"/>
      <w:marBottom w:val="0"/>
      <w:divBdr>
        <w:top w:val="none" w:sz="0" w:space="0" w:color="auto"/>
        <w:left w:val="none" w:sz="0" w:space="0" w:color="auto"/>
        <w:bottom w:val="none" w:sz="0" w:space="0" w:color="auto"/>
        <w:right w:val="none" w:sz="0" w:space="0" w:color="auto"/>
      </w:divBdr>
    </w:div>
    <w:div w:id="1691681698">
      <w:bodyDiv w:val="1"/>
      <w:marLeft w:val="0"/>
      <w:marRight w:val="0"/>
      <w:marTop w:val="0"/>
      <w:marBottom w:val="0"/>
      <w:divBdr>
        <w:top w:val="none" w:sz="0" w:space="0" w:color="auto"/>
        <w:left w:val="none" w:sz="0" w:space="0" w:color="auto"/>
        <w:bottom w:val="none" w:sz="0" w:space="0" w:color="auto"/>
        <w:right w:val="none" w:sz="0" w:space="0" w:color="auto"/>
      </w:divBdr>
    </w:div>
    <w:div w:id="1696617700">
      <w:bodyDiv w:val="1"/>
      <w:marLeft w:val="0"/>
      <w:marRight w:val="0"/>
      <w:marTop w:val="0"/>
      <w:marBottom w:val="0"/>
      <w:divBdr>
        <w:top w:val="none" w:sz="0" w:space="0" w:color="auto"/>
        <w:left w:val="none" w:sz="0" w:space="0" w:color="auto"/>
        <w:bottom w:val="none" w:sz="0" w:space="0" w:color="auto"/>
        <w:right w:val="none" w:sz="0" w:space="0" w:color="auto"/>
      </w:divBdr>
    </w:div>
    <w:div w:id="1699425015">
      <w:bodyDiv w:val="1"/>
      <w:marLeft w:val="0"/>
      <w:marRight w:val="0"/>
      <w:marTop w:val="0"/>
      <w:marBottom w:val="0"/>
      <w:divBdr>
        <w:top w:val="none" w:sz="0" w:space="0" w:color="auto"/>
        <w:left w:val="none" w:sz="0" w:space="0" w:color="auto"/>
        <w:bottom w:val="none" w:sz="0" w:space="0" w:color="auto"/>
        <w:right w:val="none" w:sz="0" w:space="0" w:color="auto"/>
      </w:divBdr>
    </w:div>
    <w:div w:id="1703170794">
      <w:bodyDiv w:val="1"/>
      <w:marLeft w:val="0"/>
      <w:marRight w:val="0"/>
      <w:marTop w:val="0"/>
      <w:marBottom w:val="0"/>
      <w:divBdr>
        <w:top w:val="none" w:sz="0" w:space="0" w:color="auto"/>
        <w:left w:val="none" w:sz="0" w:space="0" w:color="auto"/>
        <w:bottom w:val="none" w:sz="0" w:space="0" w:color="auto"/>
        <w:right w:val="none" w:sz="0" w:space="0" w:color="auto"/>
      </w:divBdr>
    </w:div>
    <w:div w:id="1703704672">
      <w:bodyDiv w:val="1"/>
      <w:marLeft w:val="0"/>
      <w:marRight w:val="0"/>
      <w:marTop w:val="0"/>
      <w:marBottom w:val="0"/>
      <w:divBdr>
        <w:top w:val="none" w:sz="0" w:space="0" w:color="auto"/>
        <w:left w:val="none" w:sz="0" w:space="0" w:color="auto"/>
        <w:bottom w:val="none" w:sz="0" w:space="0" w:color="auto"/>
        <w:right w:val="none" w:sz="0" w:space="0" w:color="auto"/>
      </w:divBdr>
    </w:div>
    <w:div w:id="1711342918">
      <w:bodyDiv w:val="1"/>
      <w:marLeft w:val="0"/>
      <w:marRight w:val="0"/>
      <w:marTop w:val="0"/>
      <w:marBottom w:val="0"/>
      <w:divBdr>
        <w:top w:val="none" w:sz="0" w:space="0" w:color="auto"/>
        <w:left w:val="none" w:sz="0" w:space="0" w:color="auto"/>
        <w:bottom w:val="none" w:sz="0" w:space="0" w:color="auto"/>
        <w:right w:val="none" w:sz="0" w:space="0" w:color="auto"/>
      </w:divBdr>
    </w:div>
    <w:div w:id="1713187072">
      <w:bodyDiv w:val="1"/>
      <w:marLeft w:val="0"/>
      <w:marRight w:val="0"/>
      <w:marTop w:val="0"/>
      <w:marBottom w:val="0"/>
      <w:divBdr>
        <w:top w:val="none" w:sz="0" w:space="0" w:color="auto"/>
        <w:left w:val="none" w:sz="0" w:space="0" w:color="auto"/>
        <w:bottom w:val="none" w:sz="0" w:space="0" w:color="auto"/>
        <w:right w:val="none" w:sz="0" w:space="0" w:color="auto"/>
      </w:divBdr>
      <w:divsChild>
        <w:div w:id="1796754834">
          <w:marLeft w:val="0"/>
          <w:marRight w:val="0"/>
          <w:marTop w:val="0"/>
          <w:marBottom w:val="0"/>
          <w:divBdr>
            <w:top w:val="none" w:sz="0" w:space="0" w:color="auto"/>
            <w:left w:val="none" w:sz="0" w:space="0" w:color="auto"/>
            <w:bottom w:val="none" w:sz="0" w:space="0" w:color="auto"/>
            <w:right w:val="none" w:sz="0" w:space="0" w:color="auto"/>
          </w:divBdr>
          <w:divsChild>
            <w:div w:id="1708335366">
              <w:marLeft w:val="0"/>
              <w:marRight w:val="0"/>
              <w:marTop w:val="0"/>
              <w:marBottom w:val="0"/>
              <w:divBdr>
                <w:top w:val="none" w:sz="0" w:space="0" w:color="auto"/>
                <w:left w:val="none" w:sz="0" w:space="0" w:color="auto"/>
                <w:bottom w:val="none" w:sz="0" w:space="0" w:color="auto"/>
                <w:right w:val="none" w:sz="0" w:space="0" w:color="auto"/>
              </w:divBdr>
              <w:divsChild>
                <w:div w:id="1239318142">
                  <w:marLeft w:val="0"/>
                  <w:marRight w:val="0"/>
                  <w:marTop w:val="0"/>
                  <w:marBottom w:val="0"/>
                  <w:divBdr>
                    <w:top w:val="none" w:sz="0" w:space="0" w:color="auto"/>
                    <w:left w:val="none" w:sz="0" w:space="0" w:color="auto"/>
                    <w:bottom w:val="none" w:sz="0" w:space="0" w:color="auto"/>
                    <w:right w:val="none" w:sz="0" w:space="0" w:color="auto"/>
                  </w:divBdr>
                  <w:divsChild>
                    <w:div w:id="1426999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13309011">
      <w:bodyDiv w:val="1"/>
      <w:marLeft w:val="0"/>
      <w:marRight w:val="0"/>
      <w:marTop w:val="0"/>
      <w:marBottom w:val="0"/>
      <w:divBdr>
        <w:top w:val="none" w:sz="0" w:space="0" w:color="auto"/>
        <w:left w:val="none" w:sz="0" w:space="0" w:color="auto"/>
        <w:bottom w:val="none" w:sz="0" w:space="0" w:color="auto"/>
        <w:right w:val="none" w:sz="0" w:space="0" w:color="auto"/>
      </w:divBdr>
    </w:div>
    <w:div w:id="1717781330">
      <w:bodyDiv w:val="1"/>
      <w:marLeft w:val="0"/>
      <w:marRight w:val="0"/>
      <w:marTop w:val="0"/>
      <w:marBottom w:val="0"/>
      <w:divBdr>
        <w:top w:val="none" w:sz="0" w:space="0" w:color="auto"/>
        <w:left w:val="none" w:sz="0" w:space="0" w:color="auto"/>
        <w:bottom w:val="none" w:sz="0" w:space="0" w:color="auto"/>
        <w:right w:val="none" w:sz="0" w:space="0" w:color="auto"/>
      </w:divBdr>
    </w:div>
    <w:div w:id="1725374170">
      <w:bodyDiv w:val="1"/>
      <w:marLeft w:val="0"/>
      <w:marRight w:val="0"/>
      <w:marTop w:val="0"/>
      <w:marBottom w:val="0"/>
      <w:divBdr>
        <w:top w:val="none" w:sz="0" w:space="0" w:color="auto"/>
        <w:left w:val="none" w:sz="0" w:space="0" w:color="auto"/>
        <w:bottom w:val="none" w:sz="0" w:space="0" w:color="auto"/>
        <w:right w:val="none" w:sz="0" w:space="0" w:color="auto"/>
      </w:divBdr>
    </w:div>
    <w:div w:id="1729109232">
      <w:bodyDiv w:val="1"/>
      <w:marLeft w:val="0"/>
      <w:marRight w:val="0"/>
      <w:marTop w:val="0"/>
      <w:marBottom w:val="0"/>
      <w:divBdr>
        <w:top w:val="none" w:sz="0" w:space="0" w:color="auto"/>
        <w:left w:val="none" w:sz="0" w:space="0" w:color="auto"/>
        <w:bottom w:val="none" w:sz="0" w:space="0" w:color="auto"/>
        <w:right w:val="none" w:sz="0" w:space="0" w:color="auto"/>
      </w:divBdr>
    </w:div>
    <w:div w:id="1731803088">
      <w:bodyDiv w:val="1"/>
      <w:marLeft w:val="0"/>
      <w:marRight w:val="0"/>
      <w:marTop w:val="0"/>
      <w:marBottom w:val="0"/>
      <w:divBdr>
        <w:top w:val="none" w:sz="0" w:space="0" w:color="auto"/>
        <w:left w:val="none" w:sz="0" w:space="0" w:color="auto"/>
        <w:bottom w:val="none" w:sz="0" w:space="0" w:color="auto"/>
        <w:right w:val="none" w:sz="0" w:space="0" w:color="auto"/>
      </w:divBdr>
    </w:div>
    <w:div w:id="1733503296">
      <w:bodyDiv w:val="1"/>
      <w:marLeft w:val="0"/>
      <w:marRight w:val="0"/>
      <w:marTop w:val="0"/>
      <w:marBottom w:val="0"/>
      <w:divBdr>
        <w:top w:val="none" w:sz="0" w:space="0" w:color="auto"/>
        <w:left w:val="none" w:sz="0" w:space="0" w:color="auto"/>
        <w:bottom w:val="none" w:sz="0" w:space="0" w:color="auto"/>
        <w:right w:val="none" w:sz="0" w:space="0" w:color="auto"/>
      </w:divBdr>
    </w:div>
    <w:div w:id="1742483456">
      <w:bodyDiv w:val="1"/>
      <w:marLeft w:val="0"/>
      <w:marRight w:val="0"/>
      <w:marTop w:val="0"/>
      <w:marBottom w:val="0"/>
      <w:divBdr>
        <w:top w:val="none" w:sz="0" w:space="0" w:color="auto"/>
        <w:left w:val="none" w:sz="0" w:space="0" w:color="auto"/>
        <w:bottom w:val="none" w:sz="0" w:space="0" w:color="auto"/>
        <w:right w:val="none" w:sz="0" w:space="0" w:color="auto"/>
      </w:divBdr>
    </w:div>
    <w:div w:id="1745297876">
      <w:bodyDiv w:val="1"/>
      <w:marLeft w:val="0"/>
      <w:marRight w:val="0"/>
      <w:marTop w:val="0"/>
      <w:marBottom w:val="0"/>
      <w:divBdr>
        <w:top w:val="none" w:sz="0" w:space="0" w:color="auto"/>
        <w:left w:val="none" w:sz="0" w:space="0" w:color="auto"/>
        <w:bottom w:val="none" w:sz="0" w:space="0" w:color="auto"/>
        <w:right w:val="none" w:sz="0" w:space="0" w:color="auto"/>
      </w:divBdr>
    </w:div>
    <w:div w:id="1747724005">
      <w:bodyDiv w:val="1"/>
      <w:marLeft w:val="0"/>
      <w:marRight w:val="0"/>
      <w:marTop w:val="0"/>
      <w:marBottom w:val="0"/>
      <w:divBdr>
        <w:top w:val="none" w:sz="0" w:space="0" w:color="auto"/>
        <w:left w:val="none" w:sz="0" w:space="0" w:color="auto"/>
        <w:bottom w:val="none" w:sz="0" w:space="0" w:color="auto"/>
        <w:right w:val="none" w:sz="0" w:space="0" w:color="auto"/>
      </w:divBdr>
    </w:div>
    <w:div w:id="1749384496">
      <w:bodyDiv w:val="1"/>
      <w:marLeft w:val="0"/>
      <w:marRight w:val="0"/>
      <w:marTop w:val="0"/>
      <w:marBottom w:val="0"/>
      <w:divBdr>
        <w:top w:val="none" w:sz="0" w:space="0" w:color="auto"/>
        <w:left w:val="none" w:sz="0" w:space="0" w:color="auto"/>
        <w:bottom w:val="none" w:sz="0" w:space="0" w:color="auto"/>
        <w:right w:val="none" w:sz="0" w:space="0" w:color="auto"/>
      </w:divBdr>
    </w:div>
    <w:div w:id="1752240012">
      <w:bodyDiv w:val="1"/>
      <w:marLeft w:val="0"/>
      <w:marRight w:val="0"/>
      <w:marTop w:val="0"/>
      <w:marBottom w:val="0"/>
      <w:divBdr>
        <w:top w:val="none" w:sz="0" w:space="0" w:color="auto"/>
        <w:left w:val="none" w:sz="0" w:space="0" w:color="auto"/>
        <w:bottom w:val="none" w:sz="0" w:space="0" w:color="auto"/>
        <w:right w:val="none" w:sz="0" w:space="0" w:color="auto"/>
      </w:divBdr>
    </w:div>
    <w:div w:id="1754157122">
      <w:bodyDiv w:val="1"/>
      <w:marLeft w:val="0"/>
      <w:marRight w:val="0"/>
      <w:marTop w:val="0"/>
      <w:marBottom w:val="0"/>
      <w:divBdr>
        <w:top w:val="none" w:sz="0" w:space="0" w:color="auto"/>
        <w:left w:val="none" w:sz="0" w:space="0" w:color="auto"/>
        <w:bottom w:val="none" w:sz="0" w:space="0" w:color="auto"/>
        <w:right w:val="none" w:sz="0" w:space="0" w:color="auto"/>
      </w:divBdr>
    </w:div>
    <w:div w:id="1754426669">
      <w:bodyDiv w:val="1"/>
      <w:marLeft w:val="0"/>
      <w:marRight w:val="0"/>
      <w:marTop w:val="0"/>
      <w:marBottom w:val="0"/>
      <w:divBdr>
        <w:top w:val="none" w:sz="0" w:space="0" w:color="auto"/>
        <w:left w:val="none" w:sz="0" w:space="0" w:color="auto"/>
        <w:bottom w:val="none" w:sz="0" w:space="0" w:color="auto"/>
        <w:right w:val="none" w:sz="0" w:space="0" w:color="auto"/>
      </w:divBdr>
    </w:div>
    <w:div w:id="1764913095">
      <w:bodyDiv w:val="1"/>
      <w:marLeft w:val="0"/>
      <w:marRight w:val="0"/>
      <w:marTop w:val="0"/>
      <w:marBottom w:val="0"/>
      <w:divBdr>
        <w:top w:val="none" w:sz="0" w:space="0" w:color="auto"/>
        <w:left w:val="none" w:sz="0" w:space="0" w:color="auto"/>
        <w:bottom w:val="none" w:sz="0" w:space="0" w:color="auto"/>
        <w:right w:val="none" w:sz="0" w:space="0" w:color="auto"/>
      </w:divBdr>
    </w:div>
    <w:div w:id="1765346533">
      <w:bodyDiv w:val="1"/>
      <w:marLeft w:val="0"/>
      <w:marRight w:val="0"/>
      <w:marTop w:val="0"/>
      <w:marBottom w:val="0"/>
      <w:divBdr>
        <w:top w:val="none" w:sz="0" w:space="0" w:color="auto"/>
        <w:left w:val="none" w:sz="0" w:space="0" w:color="auto"/>
        <w:bottom w:val="none" w:sz="0" w:space="0" w:color="auto"/>
        <w:right w:val="none" w:sz="0" w:space="0" w:color="auto"/>
      </w:divBdr>
    </w:div>
    <w:div w:id="1765566376">
      <w:bodyDiv w:val="1"/>
      <w:marLeft w:val="0"/>
      <w:marRight w:val="0"/>
      <w:marTop w:val="0"/>
      <w:marBottom w:val="0"/>
      <w:divBdr>
        <w:top w:val="none" w:sz="0" w:space="0" w:color="auto"/>
        <w:left w:val="none" w:sz="0" w:space="0" w:color="auto"/>
        <w:bottom w:val="none" w:sz="0" w:space="0" w:color="auto"/>
        <w:right w:val="none" w:sz="0" w:space="0" w:color="auto"/>
      </w:divBdr>
    </w:div>
    <w:div w:id="1770151700">
      <w:bodyDiv w:val="1"/>
      <w:marLeft w:val="0"/>
      <w:marRight w:val="0"/>
      <w:marTop w:val="0"/>
      <w:marBottom w:val="0"/>
      <w:divBdr>
        <w:top w:val="none" w:sz="0" w:space="0" w:color="auto"/>
        <w:left w:val="none" w:sz="0" w:space="0" w:color="auto"/>
        <w:bottom w:val="none" w:sz="0" w:space="0" w:color="auto"/>
        <w:right w:val="none" w:sz="0" w:space="0" w:color="auto"/>
      </w:divBdr>
    </w:div>
    <w:div w:id="1777560211">
      <w:bodyDiv w:val="1"/>
      <w:marLeft w:val="0"/>
      <w:marRight w:val="0"/>
      <w:marTop w:val="0"/>
      <w:marBottom w:val="0"/>
      <w:divBdr>
        <w:top w:val="none" w:sz="0" w:space="0" w:color="auto"/>
        <w:left w:val="none" w:sz="0" w:space="0" w:color="auto"/>
        <w:bottom w:val="none" w:sz="0" w:space="0" w:color="auto"/>
        <w:right w:val="none" w:sz="0" w:space="0" w:color="auto"/>
      </w:divBdr>
    </w:div>
    <w:div w:id="1777677235">
      <w:bodyDiv w:val="1"/>
      <w:marLeft w:val="0"/>
      <w:marRight w:val="0"/>
      <w:marTop w:val="0"/>
      <w:marBottom w:val="0"/>
      <w:divBdr>
        <w:top w:val="none" w:sz="0" w:space="0" w:color="auto"/>
        <w:left w:val="none" w:sz="0" w:space="0" w:color="auto"/>
        <w:bottom w:val="none" w:sz="0" w:space="0" w:color="auto"/>
        <w:right w:val="none" w:sz="0" w:space="0" w:color="auto"/>
      </w:divBdr>
    </w:div>
    <w:div w:id="1784305140">
      <w:bodyDiv w:val="1"/>
      <w:marLeft w:val="0"/>
      <w:marRight w:val="0"/>
      <w:marTop w:val="0"/>
      <w:marBottom w:val="0"/>
      <w:divBdr>
        <w:top w:val="none" w:sz="0" w:space="0" w:color="auto"/>
        <w:left w:val="none" w:sz="0" w:space="0" w:color="auto"/>
        <w:bottom w:val="none" w:sz="0" w:space="0" w:color="auto"/>
        <w:right w:val="none" w:sz="0" w:space="0" w:color="auto"/>
      </w:divBdr>
    </w:div>
    <w:div w:id="1785349094">
      <w:bodyDiv w:val="1"/>
      <w:marLeft w:val="0"/>
      <w:marRight w:val="0"/>
      <w:marTop w:val="0"/>
      <w:marBottom w:val="0"/>
      <w:divBdr>
        <w:top w:val="none" w:sz="0" w:space="0" w:color="auto"/>
        <w:left w:val="none" w:sz="0" w:space="0" w:color="auto"/>
        <w:bottom w:val="none" w:sz="0" w:space="0" w:color="auto"/>
        <w:right w:val="none" w:sz="0" w:space="0" w:color="auto"/>
      </w:divBdr>
    </w:div>
    <w:div w:id="1790515413">
      <w:bodyDiv w:val="1"/>
      <w:marLeft w:val="0"/>
      <w:marRight w:val="0"/>
      <w:marTop w:val="0"/>
      <w:marBottom w:val="0"/>
      <w:divBdr>
        <w:top w:val="none" w:sz="0" w:space="0" w:color="auto"/>
        <w:left w:val="none" w:sz="0" w:space="0" w:color="auto"/>
        <w:bottom w:val="none" w:sz="0" w:space="0" w:color="auto"/>
        <w:right w:val="none" w:sz="0" w:space="0" w:color="auto"/>
      </w:divBdr>
    </w:div>
    <w:div w:id="1794977746">
      <w:bodyDiv w:val="1"/>
      <w:marLeft w:val="0"/>
      <w:marRight w:val="0"/>
      <w:marTop w:val="0"/>
      <w:marBottom w:val="0"/>
      <w:divBdr>
        <w:top w:val="none" w:sz="0" w:space="0" w:color="auto"/>
        <w:left w:val="none" w:sz="0" w:space="0" w:color="auto"/>
        <w:bottom w:val="none" w:sz="0" w:space="0" w:color="auto"/>
        <w:right w:val="none" w:sz="0" w:space="0" w:color="auto"/>
      </w:divBdr>
    </w:div>
    <w:div w:id="1796751380">
      <w:bodyDiv w:val="1"/>
      <w:marLeft w:val="0"/>
      <w:marRight w:val="0"/>
      <w:marTop w:val="0"/>
      <w:marBottom w:val="0"/>
      <w:divBdr>
        <w:top w:val="none" w:sz="0" w:space="0" w:color="auto"/>
        <w:left w:val="none" w:sz="0" w:space="0" w:color="auto"/>
        <w:bottom w:val="none" w:sz="0" w:space="0" w:color="auto"/>
        <w:right w:val="none" w:sz="0" w:space="0" w:color="auto"/>
      </w:divBdr>
    </w:div>
    <w:div w:id="1799567267">
      <w:bodyDiv w:val="1"/>
      <w:marLeft w:val="0"/>
      <w:marRight w:val="0"/>
      <w:marTop w:val="0"/>
      <w:marBottom w:val="0"/>
      <w:divBdr>
        <w:top w:val="none" w:sz="0" w:space="0" w:color="auto"/>
        <w:left w:val="none" w:sz="0" w:space="0" w:color="auto"/>
        <w:bottom w:val="none" w:sz="0" w:space="0" w:color="auto"/>
        <w:right w:val="none" w:sz="0" w:space="0" w:color="auto"/>
      </w:divBdr>
    </w:div>
    <w:div w:id="1802645942">
      <w:bodyDiv w:val="1"/>
      <w:marLeft w:val="0"/>
      <w:marRight w:val="0"/>
      <w:marTop w:val="0"/>
      <w:marBottom w:val="0"/>
      <w:divBdr>
        <w:top w:val="none" w:sz="0" w:space="0" w:color="auto"/>
        <w:left w:val="none" w:sz="0" w:space="0" w:color="auto"/>
        <w:bottom w:val="none" w:sz="0" w:space="0" w:color="auto"/>
        <w:right w:val="none" w:sz="0" w:space="0" w:color="auto"/>
      </w:divBdr>
    </w:div>
    <w:div w:id="1804427201">
      <w:bodyDiv w:val="1"/>
      <w:marLeft w:val="0"/>
      <w:marRight w:val="0"/>
      <w:marTop w:val="0"/>
      <w:marBottom w:val="0"/>
      <w:divBdr>
        <w:top w:val="none" w:sz="0" w:space="0" w:color="auto"/>
        <w:left w:val="none" w:sz="0" w:space="0" w:color="auto"/>
        <w:bottom w:val="none" w:sz="0" w:space="0" w:color="auto"/>
        <w:right w:val="none" w:sz="0" w:space="0" w:color="auto"/>
      </w:divBdr>
    </w:div>
    <w:div w:id="1811048512">
      <w:bodyDiv w:val="1"/>
      <w:marLeft w:val="0"/>
      <w:marRight w:val="0"/>
      <w:marTop w:val="0"/>
      <w:marBottom w:val="0"/>
      <w:divBdr>
        <w:top w:val="none" w:sz="0" w:space="0" w:color="auto"/>
        <w:left w:val="none" w:sz="0" w:space="0" w:color="auto"/>
        <w:bottom w:val="none" w:sz="0" w:space="0" w:color="auto"/>
        <w:right w:val="none" w:sz="0" w:space="0" w:color="auto"/>
      </w:divBdr>
    </w:div>
    <w:div w:id="1821650338">
      <w:bodyDiv w:val="1"/>
      <w:marLeft w:val="0"/>
      <w:marRight w:val="0"/>
      <w:marTop w:val="0"/>
      <w:marBottom w:val="0"/>
      <w:divBdr>
        <w:top w:val="none" w:sz="0" w:space="0" w:color="auto"/>
        <w:left w:val="none" w:sz="0" w:space="0" w:color="auto"/>
        <w:bottom w:val="none" w:sz="0" w:space="0" w:color="auto"/>
        <w:right w:val="none" w:sz="0" w:space="0" w:color="auto"/>
      </w:divBdr>
    </w:div>
    <w:div w:id="1822960970">
      <w:bodyDiv w:val="1"/>
      <w:marLeft w:val="0"/>
      <w:marRight w:val="0"/>
      <w:marTop w:val="0"/>
      <w:marBottom w:val="0"/>
      <w:divBdr>
        <w:top w:val="none" w:sz="0" w:space="0" w:color="auto"/>
        <w:left w:val="none" w:sz="0" w:space="0" w:color="auto"/>
        <w:bottom w:val="none" w:sz="0" w:space="0" w:color="auto"/>
        <w:right w:val="none" w:sz="0" w:space="0" w:color="auto"/>
      </w:divBdr>
      <w:divsChild>
        <w:div w:id="1133210331">
          <w:marLeft w:val="0"/>
          <w:marRight w:val="0"/>
          <w:marTop w:val="0"/>
          <w:marBottom w:val="0"/>
          <w:divBdr>
            <w:top w:val="none" w:sz="0" w:space="0" w:color="auto"/>
            <w:left w:val="none" w:sz="0" w:space="0" w:color="auto"/>
            <w:bottom w:val="none" w:sz="0" w:space="0" w:color="auto"/>
            <w:right w:val="none" w:sz="0" w:space="0" w:color="auto"/>
          </w:divBdr>
        </w:div>
      </w:divsChild>
    </w:div>
    <w:div w:id="1831290763">
      <w:bodyDiv w:val="1"/>
      <w:marLeft w:val="0"/>
      <w:marRight w:val="0"/>
      <w:marTop w:val="0"/>
      <w:marBottom w:val="0"/>
      <w:divBdr>
        <w:top w:val="none" w:sz="0" w:space="0" w:color="auto"/>
        <w:left w:val="none" w:sz="0" w:space="0" w:color="auto"/>
        <w:bottom w:val="none" w:sz="0" w:space="0" w:color="auto"/>
        <w:right w:val="none" w:sz="0" w:space="0" w:color="auto"/>
      </w:divBdr>
    </w:div>
    <w:div w:id="1836532509">
      <w:bodyDiv w:val="1"/>
      <w:marLeft w:val="0"/>
      <w:marRight w:val="0"/>
      <w:marTop w:val="0"/>
      <w:marBottom w:val="0"/>
      <w:divBdr>
        <w:top w:val="none" w:sz="0" w:space="0" w:color="auto"/>
        <w:left w:val="none" w:sz="0" w:space="0" w:color="auto"/>
        <w:bottom w:val="none" w:sz="0" w:space="0" w:color="auto"/>
        <w:right w:val="none" w:sz="0" w:space="0" w:color="auto"/>
      </w:divBdr>
    </w:div>
    <w:div w:id="1839340679">
      <w:bodyDiv w:val="1"/>
      <w:marLeft w:val="0"/>
      <w:marRight w:val="0"/>
      <w:marTop w:val="0"/>
      <w:marBottom w:val="0"/>
      <w:divBdr>
        <w:top w:val="none" w:sz="0" w:space="0" w:color="auto"/>
        <w:left w:val="none" w:sz="0" w:space="0" w:color="auto"/>
        <w:bottom w:val="none" w:sz="0" w:space="0" w:color="auto"/>
        <w:right w:val="none" w:sz="0" w:space="0" w:color="auto"/>
      </w:divBdr>
    </w:div>
    <w:div w:id="1844004920">
      <w:bodyDiv w:val="1"/>
      <w:marLeft w:val="0"/>
      <w:marRight w:val="0"/>
      <w:marTop w:val="0"/>
      <w:marBottom w:val="0"/>
      <w:divBdr>
        <w:top w:val="none" w:sz="0" w:space="0" w:color="auto"/>
        <w:left w:val="none" w:sz="0" w:space="0" w:color="auto"/>
        <w:bottom w:val="none" w:sz="0" w:space="0" w:color="auto"/>
        <w:right w:val="none" w:sz="0" w:space="0" w:color="auto"/>
      </w:divBdr>
    </w:div>
    <w:div w:id="1844316486">
      <w:bodyDiv w:val="1"/>
      <w:marLeft w:val="0"/>
      <w:marRight w:val="0"/>
      <w:marTop w:val="0"/>
      <w:marBottom w:val="0"/>
      <w:divBdr>
        <w:top w:val="none" w:sz="0" w:space="0" w:color="auto"/>
        <w:left w:val="none" w:sz="0" w:space="0" w:color="auto"/>
        <w:bottom w:val="none" w:sz="0" w:space="0" w:color="auto"/>
        <w:right w:val="none" w:sz="0" w:space="0" w:color="auto"/>
      </w:divBdr>
    </w:div>
    <w:div w:id="1848054661">
      <w:bodyDiv w:val="1"/>
      <w:marLeft w:val="0"/>
      <w:marRight w:val="0"/>
      <w:marTop w:val="0"/>
      <w:marBottom w:val="0"/>
      <w:divBdr>
        <w:top w:val="none" w:sz="0" w:space="0" w:color="auto"/>
        <w:left w:val="none" w:sz="0" w:space="0" w:color="auto"/>
        <w:bottom w:val="none" w:sz="0" w:space="0" w:color="auto"/>
        <w:right w:val="none" w:sz="0" w:space="0" w:color="auto"/>
      </w:divBdr>
    </w:div>
    <w:div w:id="1849368731">
      <w:bodyDiv w:val="1"/>
      <w:marLeft w:val="0"/>
      <w:marRight w:val="0"/>
      <w:marTop w:val="0"/>
      <w:marBottom w:val="0"/>
      <w:divBdr>
        <w:top w:val="none" w:sz="0" w:space="0" w:color="auto"/>
        <w:left w:val="none" w:sz="0" w:space="0" w:color="auto"/>
        <w:bottom w:val="none" w:sz="0" w:space="0" w:color="auto"/>
        <w:right w:val="none" w:sz="0" w:space="0" w:color="auto"/>
      </w:divBdr>
    </w:div>
    <w:div w:id="1855261223">
      <w:bodyDiv w:val="1"/>
      <w:marLeft w:val="0"/>
      <w:marRight w:val="0"/>
      <w:marTop w:val="0"/>
      <w:marBottom w:val="0"/>
      <w:divBdr>
        <w:top w:val="none" w:sz="0" w:space="0" w:color="auto"/>
        <w:left w:val="none" w:sz="0" w:space="0" w:color="auto"/>
        <w:bottom w:val="none" w:sz="0" w:space="0" w:color="auto"/>
        <w:right w:val="none" w:sz="0" w:space="0" w:color="auto"/>
      </w:divBdr>
    </w:div>
    <w:div w:id="1855264430">
      <w:bodyDiv w:val="1"/>
      <w:marLeft w:val="0"/>
      <w:marRight w:val="0"/>
      <w:marTop w:val="0"/>
      <w:marBottom w:val="0"/>
      <w:divBdr>
        <w:top w:val="none" w:sz="0" w:space="0" w:color="auto"/>
        <w:left w:val="none" w:sz="0" w:space="0" w:color="auto"/>
        <w:bottom w:val="none" w:sz="0" w:space="0" w:color="auto"/>
        <w:right w:val="none" w:sz="0" w:space="0" w:color="auto"/>
      </w:divBdr>
    </w:div>
    <w:div w:id="1855724585">
      <w:bodyDiv w:val="1"/>
      <w:marLeft w:val="0"/>
      <w:marRight w:val="0"/>
      <w:marTop w:val="0"/>
      <w:marBottom w:val="0"/>
      <w:divBdr>
        <w:top w:val="none" w:sz="0" w:space="0" w:color="auto"/>
        <w:left w:val="none" w:sz="0" w:space="0" w:color="auto"/>
        <w:bottom w:val="none" w:sz="0" w:space="0" w:color="auto"/>
        <w:right w:val="none" w:sz="0" w:space="0" w:color="auto"/>
      </w:divBdr>
      <w:divsChild>
        <w:div w:id="1822426789">
          <w:marLeft w:val="0"/>
          <w:marRight w:val="0"/>
          <w:marTop w:val="0"/>
          <w:marBottom w:val="0"/>
          <w:divBdr>
            <w:top w:val="none" w:sz="0" w:space="0" w:color="auto"/>
            <w:left w:val="none" w:sz="0" w:space="0" w:color="auto"/>
            <w:bottom w:val="none" w:sz="0" w:space="0" w:color="auto"/>
            <w:right w:val="none" w:sz="0" w:space="0" w:color="auto"/>
          </w:divBdr>
        </w:div>
      </w:divsChild>
    </w:div>
    <w:div w:id="1856842890">
      <w:bodyDiv w:val="1"/>
      <w:marLeft w:val="0"/>
      <w:marRight w:val="0"/>
      <w:marTop w:val="0"/>
      <w:marBottom w:val="0"/>
      <w:divBdr>
        <w:top w:val="none" w:sz="0" w:space="0" w:color="auto"/>
        <w:left w:val="none" w:sz="0" w:space="0" w:color="auto"/>
        <w:bottom w:val="none" w:sz="0" w:space="0" w:color="auto"/>
        <w:right w:val="none" w:sz="0" w:space="0" w:color="auto"/>
      </w:divBdr>
    </w:div>
    <w:div w:id="1858041141">
      <w:bodyDiv w:val="1"/>
      <w:marLeft w:val="0"/>
      <w:marRight w:val="0"/>
      <w:marTop w:val="0"/>
      <w:marBottom w:val="0"/>
      <w:divBdr>
        <w:top w:val="none" w:sz="0" w:space="0" w:color="auto"/>
        <w:left w:val="none" w:sz="0" w:space="0" w:color="auto"/>
        <w:bottom w:val="none" w:sz="0" w:space="0" w:color="auto"/>
        <w:right w:val="none" w:sz="0" w:space="0" w:color="auto"/>
      </w:divBdr>
    </w:div>
    <w:div w:id="1859738381">
      <w:bodyDiv w:val="1"/>
      <w:marLeft w:val="0"/>
      <w:marRight w:val="0"/>
      <w:marTop w:val="0"/>
      <w:marBottom w:val="0"/>
      <w:divBdr>
        <w:top w:val="none" w:sz="0" w:space="0" w:color="auto"/>
        <w:left w:val="none" w:sz="0" w:space="0" w:color="auto"/>
        <w:bottom w:val="none" w:sz="0" w:space="0" w:color="auto"/>
        <w:right w:val="none" w:sz="0" w:space="0" w:color="auto"/>
      </w:divBdr>
    </w:div>
    <w:div w:id="1862670478">
      <w:bodyDiv w:val="1"/>
      <w:marLeft w:val="0"/>
      <w:marRight w:val="0"/>
      <w:marTop w:val="0"/>
      <w:marBottom w:val="0"/>
      <w:divBdr>
        <w:top w:val="none" w:sz="0" w:space="0" w:color="auto"/>
        <w:left w:val="none" w:sz="0" w:space="0" w:color="auto"/>
        <w:bottom w:val="none" w:sz="0" w:space="0" w:color="auto"/>
        <w:right w:val="none" w:sz="0" w:space="0" w:color="auto"/>
      </w:divBdr>
    </w:div>
    <w:div w:id="1862736916">
      <w:bodyDiv w:val="1"/>
      <w:marLeft w:val="0"/>
      <w:marRight w:val="0"/>
      <w:marTop w:val="0"/>
      <w:marBottom w:val="0"/>
      <w:divBdr>
        <w:top w:val="none" w:sz="0" w:space="0" w:color="auto"/>
        <w:left w:val="none" w:sz="0" w:space="0" w:color="auto"/>
        <w:bottom w:val="none" w:sz="0" w:space="0" w:color="auto"/>
        <w:right w:val="none" w:sz="0" w:space="0" w:color="auto"/>
      </w:divBdr>
    </w:div>
    <w:div w:id="1863324842">
      <w:bodyDiv w:val="1"/>
      <w:marLeft w:val="0"/>
      <w:marRight w:val="0"/>
      <w:marTop w:val="0"/>
      <w:marBottom w:val="0"/>
      <w:divBdr>
        <w:top w:val="none" w:sz="0" w:space="0" w:color="auto"/>
        <w:left w:val="none" w:sz="0" w:space="0" w:color="auto"/>
        <w:bottom w:val="none" w:sz="0" w:space="0" w:color="auto"/>
        <w:right w:val="none" w:sz="0" w:space="0" w:color="auto"/>
      </w:divBdr>
    </w:div>
    <w:div w:id="1867057219">
      <w:bodyDiv w:val="1"/>
      <w:marLeft w:val="0"/>
      <w:marRight w:val="0"/>
      <w:marTop w:val="0"/>
      <w:marBottom w:val="0"/>
      <w:divBdr>
        <w:top w:val="none" w:sz="0" w:space="0" w:color="auto"/>
        <w:left w:val="none" w:sz="0" w:space="0" w:color="auto"/>
        <w:bottom w:val="none" w:sz="0" w:space="0" w:color="auto"/>
        <w:right w:val="none" w:sz="0" w:space="0" w:color="auto"/>
      </w:divBdr>
    </w:div>
    <w:div w:id="1868567838">
      <w:bodyDiv w:val="1"/>
      <w:marLeft w:val="0"/>
      <w:marRight w:val="0"/>
      <w:marTop w:val="0"/>
      <w:marBottom w:val="0"/>
      <w:divBdr>
        <w:top w:val="none" w:sz="0" w:space="0" w:color="auto"/>
        <w:left w:val="none" w:sz="0" w:space="0" w:color="auto"/>
        <w:bottom w:val="none" w:sz="0" w:space="0" w:color="auto"/>
        <w:right w:val="none" w:sz="0" w:space="0" w:color="auto"/>
      </w:divBdr>
    </w:div>
    <w:div w:id="1874270150">
      <w:bodyDiv w:val="1"/>
      <w:marLeft w:val="0"/>
      <w:marRight w:val="0"/>
      <w:marTop w:val="0"/>
      <w:marBottom w:val="0"/>
      <w:divBdr>
        <w:top w:val="none" w:sz="0" w:space="0" w:color="auto"/>
        <w:left w:val="none" w:sz="0" w:space="0" w:color="auto"/>
        <w:bottom w:val="none" w:sz="0" w:space="0" w:color="auto"/>
        <w:right w:val="none" w:sz="0" w:space="0" w:color="auto"/>
      </w:divBdr>
    </w:div>
    <w:div w:id="1883787739">
      <w:bodyDiv w:val="1"/>
      <w:marLeft w:val="0"/>
      <w:marRight w:val="0"/>
      <w:marTop w:val="0"/>
      <w:marBottom w:val="0"/>
      <w:divBdr>
        <w:top w:val="none" w:sz="0" w:space="0" w:color="auto"/>
        <w:left w:val="none" w:sz="0" w:space="0" w:color="auto"/>
        <w:bottom w:val="none" w:sz="0" w:space="0" w:color="auto"/>
        <w:right w:val="none" w:sz="0" w:space="0" w:color="auto"/>
      </w:divBdr>
    </w:div>
    <w:div w:id="1894734627">
      <w:bodyDiv w:val="1"/>
      <w:marLeft w:val="0"/>
      <w:marRight w:val="0"/>
      <w:marTop w:val="0"/>
      <w:marBottom w:val="0"/>
      <w:divBdr>
        <w:top w:val="none" w:sz="0" w:space="0" w:color="auto"/>
        <w:left w:val="none" w:sz="0" w:space="0" w:color="auto"/>
        <w:bottom w:val="none" w:sz="0" w:space="0" w:color="auto"/>
        <w:right w:val="none" w:sz="0" w:space="0" w:color="auto"/>
      </w:divBdr>
    </w:div>
    <w:div w:id="1899853340">
      <w:bodyDiv w:val="1"/>
      <w:marLeft w:val="0"/>
      <w:marRight w:val="0"/>
      <w:marTop w:val="0"/>
      <w:marBottom w:val="0"/>
      <w:divBdr>
        <w:top w:val="none" w:sz="0" w:space="0" w:color="auto"/>
        <w:left w:val="none" w:sz="0" w:space="0" w:color="auto"/>
        <w:bottom w:val="none" w:sz="0" w:space="0" w:color="auto"/>
        <w:right w:val="none" w:sz="0" w:space="0" w:color="auto"/>
      </w:divBdr>
    </w:div>
    <w:div w:id="1901400129">
      <w:bodyDiv w:val="1"/>
      <w:marLeft w:val="0"/>
      <w:marRight w:val="0"/>
      <w:marTop w:val="0"/>
      <w:marBottom w:val="0"/>
      <w:divBdr>
        <w:top w:val="none" w:sz="0" w:space="0" w:color="auto"/>
        <w:left w:val="none" w:sz="0" w:space="0" w:color="auto"/>
        <w:bottom w:val="none" w:sz="0" w:space="0" w:color="auto"/>
        <w:right w:val="none" w:sz="0" w:space="0" w:color="auto"/>
      </w:divBdr>
    </w:div>
    <w:div w:id="1901672239">
      <w:bodyDiv w:val="1"/>
      <w:marLeft w:val="0"/>
      <w:marRight w:val="0"/>
      <w:marTop w:val="0"/>
      <w:marBottom w:val="0"/>
      <w:divBdr>
        <w:top w:val="none" w:sz="0" w:space="0" w:color="auto"/>
        <w:left w:val="none" w:sz="0" w:space="0" w:color="auto"/>
        <w:bottom w:val="none" w:sz="0" w:space="0" w:color="auto"/>
        <w:right w:val="none" w:sz="0" w:space="0" w:color="auto"/>
      </w:divBdr>
    </w:div>
    <w:div w:id="1903053852">
      <w:bodyDiv w:val="1"/>
      <w:marLeft w:val="0"/>
      <w:marRight w:val="0"/>
      <w:marTop w:val="0"/>
      <w:marBottom w:val="0"/>
      <w:divBdr>
        <w:top w:val="none" w:sz="0" w:space="0" w:color="auto"/>
        <w:left w:val="none" w:sz="0" w:space="0" w:color="auto"/>
        <w:bottom w:val="none" w:sz="0" w:space="0" w:color="auto"/>
        <w:right w:val="none" w:sz="0" w:space="0" w:color="auto"/>
      </w:divBdr>
    </w:div>
    <w:div w:id="1905529934">
      <w:bodyDiv w:val="1"/>
      <w:marLeft w:val="0"/>
      <w:marRight w:val="0"/>
      <w:marTop w:val="0"/>
      <w:marBottom w:val="0"/>
      <w:divBdr>
        <w:top w:val="none" w:sz="0" w:space="0" w:color="auto"/>
        <w:left w:val="none" w:sz="0" w:space="0" w:color="auto"/>
        <w:bottom w:val="none" w:sz="0" w:space="0" w:color="auto"/>
        <w:right w:val="none" w:sz="0" w:space="0" w:color="auto"/>
      </w:divBdr>
    </w:div>
    <w:div w:id="1909605446">
      <w:bodyDiv w:val="1"/>
      <w:marLeft w:val="0"/>
      <w:marRight w:val="0"/>
      <w:marTop w:val="0"/>
      <w:marBottom w:val="0"/>
      <w:divBdr>
        <w:top w:val="none" w:sz="0" w:space="0" w:color="auto"/>
        <w:left w:val="none" w:sz="0" w:space="0" w:color="auto"/>
        <w:bottom w:val="none" w:sz="0" w:space="0" w:color="auto"/>
        <w:right w:val="none" w:sz="0" w:space="0" w:color="auto"/>
      </w:divBdr>
    </w:div>
    <w:div w:id="1910074020">
      <w:bodyDiv w:val="1"/>
      <w:marLeft w:val="0"/>
      <w:marRight w:val="0"/>
      <w:marTop w:val="0"/>
      <w:marBottom w:val="0"/>
      <w:divBdr>
        <w:top w:val="none" w:sz="0" w:space="0" w:color="auto"/>
        <w:left w:val="none" w:sz="0" w:space="0" w:color="auto"/>
        <w:bottom w:val="none" w:sz="0" w:space="0" w:color="auto"/>
        <w:right w:val="none" w:sz="0" w:space="0" w:color="auto"/>
      </w:divBdr>
    </w:div>
    <w:div w:id="1910262280">
      <w:bodyDiv w:val="1"/>
      <w:marLeft w:val="0"/>
      <w:marRight w:val="0"/>
      <w:marTop w:val="0"/>
      <w:marBottom w:val="0"/>
      <w:divBdr>
        <w:top w:val="none" w:sz="0" w:space="0" w:color="auto"/>
        <w:left w:val="none" w:sz="0" w:space="0" w:color="auto"/>
        <w:bottom w:val="none" w:sz="0" w:space="0" w:color="auto"/>
        <w:right w:val="none" w:sz="0" w:space="0" w:color="auto"/>
      </w:divBdr>
    </w:div>
    <w:div w:id="1911500697">
      <w:bodyDiv w:val="1"/>
      <w:marLeft w:val="0"/>
      <w:marRight w:val="0"/>
      <w:marTop w:val="0"/>
      <w:marBottom w:val="0"/>
      <w:divBdr>
        <w:top w:val="none" w:sz="0" w:space="0" w:color="auto"/>
        <w:left w:val="none" w:sz="0" w:space="0" w:color="auto"/>
        <w:bottom w:val="none" w:sz="0" w:space="0" w:color="auto"/>
        <w:right w:val="none" w:sz="0" w:space="0" w:color="auto"/>
      </w:divBdr>
    </w:div>
    <w:div w:id="1912498804">
      <w:bodyDiv w:val="1"/>
      <w:marLeft w:val="0"/>
      <w:marRight w:val="0"/>
      <w:marTop w:val="0"/>
      <w:marBottom w:val="0"/>
      <w:divBdr>
        <w:top w:val="none" w:sz="0" w:space="0" w:color="auto"/>
        <w:left w:val="none" w:sz="0" w:space="0" w:color="auto"/>
        <w:bottom w:val="none" w:sz="0" w:space="0" w:color="auto"/>
        <w:right w:val="none" w:sz="0" w:space="0" w:color="auto"/>
      </w:divBdr>
    </w:div>
    <w:div w:id="1914772641">
      <w:bodyDiv w:val="1"/>
      <w:marLeft w:val="0"/>
      <w:marRight w:val="0"/>
      <w:marTop w:val="0"/>
      <w:marBottom w:val="0"/>
      <w:divBdr>
        <w:top w:val="none" w:sz="0" w:space="0" w:color="auto"/>
        <w:left w:val="none" w:sz="0" w:space="0" w:color="auto"/>
        <w:bottom w:val="none" w:sz="0" w:space="0" w:color="auto"/>
        <w:right w:val="none" w:sz="0" w:space="0" w:color="auto"/>
      </w:divBdr>
    </w:div>
    <w:div w:id="1917788089">
      <w:bodyDiv w:val="1"/>
      <w:marLeft w:val="0"/>
      <w:marRight w:val="0"/>
      <w:marTop w:val="0"/>
      <w:marBottom w:val="0"/>
      <w:divBdr>
        <w:top w:val="none" w:sz="0" w:space="0" w:color="auto"/>
        <w:left w:val="none" w:sz="0" w:space="0" w:color="auto"/>
        <w:bottom w:val="none" w:sz="0" w:space="0" w:color="auto"/>
        <w:right w:val="none" w:sz="0" w:space="0" w:color="auto"/>
      </w:divBdr>
    </w:div>
    <w:div w:id="1925798265">
      <w:bodyDiv w:val="1"/>
      <w:marLeft w:val="0"/>
      <w:marRight w:val="0"/>
      <w:marTop w:val="0"/>
      <w:marBottom w:val="0"/>
      <w:divBdr>
        <w:top w:val="none" w:sz="0" w:space="0" w:color="auto"/>
        <w:left w:val="none" w:sz="0" w:space="0" w:color="auto"/>
        <w:bottom w:val="none" w:sz="0" w:space="0" w:color="auto"/>
        <w:right w:val="none" w:sz="0" w:space="0" w:color="auto"/>
      </w:divBdr>
    </w:div>
    <w:div w:id="1927686884">
      <w:bodyDiv w:val="1"/>
      <w:marLeft w:val="0"/>
      <w:marRight w:val="0"/>
      <w:marTop w:val="0"/>
      <w:marBottom w:val="0"/>
      <w:divBdr>
        <w:top w:val="none" w:sz="0" w:space="0" w:color="auto"/>
        <w:left w:val="none" w:sz="0" w:space="0" w:color="auto"/>
        <w:bottom w:val="none" w:sz="0" w:space="0" w:color="auto"/>
        <w:right w:val="none" w:sz="0" w:space="0" w:color="auto"/>
      </w:divBdr>
    </w:div>
    <w:div w:id="1929340698">
      <w:bodyDiv w:val="1"/>
      <w:marLeft w:val="0"/>
      <w:marRight w:val="0"/>
      <w:marTop w:val="0"/>
      <w:marBottom w:val="0"/>
      <w:divBdr>
        <w:top w:val="none" w:sz="0" w:space="0" w:color="auto"/>
        <w:left w:val="none" w:sz="0" w:space="0" w:color="auto"/>
        <w:bottom w:val="none" w:sz="0" w:space="0" w:color="auto"/>
        <w:right w:val="none" w:sz="0" w:space="0" w:color="auto"/>
      </w:divBdr>
    </w:div>
    <w:div w:id="1936598216">
      <w:bodyDiv w:val="1"/>
      <w:marLeft w:val="0"/>
      <w:marRight w:val="0"/>
      <w:marTop w:val="0"/>
      <w:marBottom w:val="0"/>
      <w:divBdr>
        <w:top w:val="none" w:sz="0" w:space="0" w:color="auto"/>
        <w:left w:val="none" w:sz="0" w:space="0" w:color="auto"/>
        <w:bottom w:val="none" w:sz="0" w:space="0" w:color="auto"/>
        <w:right w:val="none" w:sz="0" w:space="0" w:color="auto"/>
      </w:divBdr>
      <w:divsChild>
        <w:div w:id="1680085439">
          <w:marLeft w:val="0"/>
          <w:marRight w:val="0"/>
          <w:marTop w:val="300"/>
          <w:marBottom w:val="0"/>
          <w:divBdr>
            <w:top w:val="none" w:sz="0" w:space="0" w:color="auto"/>
            <w:left w:val="none" w:sz="0" w:space="0" w:color="auto"/>
            <w:bottom w:val="none" w:sz="0" w:space="0" w:color="auto"/>
            <w:right w:val="none" w:sz="0" w:space="0" w:color="auto"/>
          </w:divBdr>
          <w:divsChild>
            <w:div w:id="270432831">
              <w:marLeft w:val="0"/>
              <w:marRight w:val="0"/>
              <w:marTop w:val="0"/>
              <w:marBottom w:val="0"/>
              <w:divBdr>
                <w:top w:val="none" w:sz="0" w:space="0" w:color="auto"/>
                <w:left w:val="none" w:sz="0" w:space="0" w:color="auto"/>
                <w:bottom w:val="none" w:sz="0" w:space="0" w:color="auto"/>
                <w:right w:val="none" w:sz="0" w:space="0" w:color="auto"/>
              </w:divBdr>
            </w:div>
          </w:divsChild>
        </w:div>
        <w:div w:id="1739664607">
          <w:marLeft w:val="0"/>
          <w:marRight w:val="0"/>
          <w:marTop w:val="0"/>
          <w:marBottom w:val="0"/>
          <w:divBdr>
            <w:top w:val="none" w:sz="0" w:space="0" w:color="auto"/>
            <w:left w:val="none" w:sz="0" w:space="0" w:color="auto"/>
            <w:bottom w:val="none" w:sz="0" w:space="0" w:color="auto"/>
            <w:right w:val="none" w:sz="0" w:space="0" w:color="auto"/>
          </w:divBdr>
        </w:div>
      </w:divsChild>
    </w:div>
    <w:div w:id="1939409721">
      <w:bodyDiv w:val="1"/>
      <w:marLeft w:val="0"/>
      <w:marRight w:val="0"/>
      <w:marTop w:val="0"/>
      <w:marBottom w:val="0"/>
      <w:divBdr>
        <w:top w:val="none" w:sz="0" w:space="0" w:color="auto"/>
        <w:left w:val="none" w:sz="0" w:space="0" w:color="auto"/>
        <w:bottom w:val="none" w:sz="0" w:space="0" w:color="auto"/>
        <w:right w:val="none" w:sz="0" w:space="0" w:color="auto"/>
      </w:divBdr>
    </w:div>
    <w:div w:id="1948733568">
      <w:bodyDiv w:val="1"/>
      <w:marLeft w:val="0"/>
      <w:marRight w:val="0"/>
      <w:marTop w:val="0"/>
      <w:marBottom w:val="0"/>
      <w:divBdr>
        <w:top w:val="none" w:sz="0" w:space="0" w:color="auto"/>
        <w:left w:val="none" w:sz="0" w:space="0" w:color="auto"/>
        <w:bottom w:val="none" w:sz="0" w:space="0" w:color="auto"/>
        <w:right w:val="none" w:sz="0" w:space="0" w:color="auto"/>
      </w:divBdr>
    </w:div>
    <w:div w:id="1954707964">
      <w:bodyDiv w:val="1"/>
      <w:marLeft w:val="0"/>
      <w:marRight w:val="0"/>
      <w:marTop w:val="0"/>
      <w:marBottom w:val="0"/>
      <w:divBdr>
        <w:top w:val="none" w:sz="0" w:space="0" w:color="auto"/>
        <w:left w:val="none" w:sz="0" w:space="0" w:color="auto"/>
        <w:bottom w:val="none" w:sz="0" w:space="0" w:color="auto"/>
        <w:right w:val="none" w:sz="0" w:space="0" w:color="auto"/>
      </w:divBdr>
    </w:div>
    <w:div w:id="1959987459">
      <w:bodyDiv w:val="1"/>
      <w:marLeft w:val="0"/>
      <w:marRight w:val="0"/>
      <w:marTop w:val="0"/>
      <w:marBottom w:val="0"/>
      <w:divBdr>
        <w:top w:val="none" w:sz="0" w:space="0" w:color="auto"/>
        <w:left w:val="none" w:sz="0" w:space="0" w:color="auto"/>
        <w:bottom w:val="none" w:sz="0" w:space="0" w:color="auto"/>
        <w:right w:val="none" w:sz="0" w:space="0" w:color="auto"/>
      </w:divBdr>
    </w:div>
    <w:div w:id="1962372048">
      <w:bodyDiv w:val="1"/>
      <w:marLeft w:val="0"/>
      <w:marRight w:val="0"/>
      <w:marTop w:val="0"/>
      <w:marBottom w:val="0"/>
      <w:divBdr>
        <w:top w:val="none" w:sz="0" w:space="0" w:color="auto"/>
        <w:left w:val="none" w:sz="0" w:space="0" w:color="auto"/>
        <w:bottom w:val="none" w:sz="0" w:space="0" w:color="auto"/>
        <w:right w:val="none" w:sz="0" w:space="0" w:color="auto"/>
      </w:divBdr>
    </w:div>
    <w:div w:id="1963153493">
      <w:bodyDiv w:val="1"/>
      <w:marLeft w:val="0"/>
      <w:marRight w:val="0"/>
      <w:marTop w:val="0"/>
      <w:marBottom w:val="0"/>
      <w:divBdr>
        <w:top w:val="none" w:sz="0" w:space="0" w:color="auto"/>
        <w:left w:val="none" w:sz="0" w:space="0" w:color="auto"/>
        <w:bottom w:val="none" w:sz="0" w:space="0" w:color="auto"/>
        <w:right w:val="none" w:sz="0" w:space="0" w:color="auto"/>
      </w:divBdr>
    </w:div>
    <w:div w:id="1971934161">
      <w:bodyDiv w:val="1"/>
      <w:marLeft w:val="0"/>
      <w:marRight w:val="0"/>
      <w:marTop w:val="0"/>
      <w:marBottom w:val="0"/>
      <w:divBdr>
        <w:top w:val="none" w:sz="0" w:space="0" w:color="auto"/>
        <w:left w:val="none" w:sz="0" w:space="0" w:color="auto"/>
        <w:bottom w:val="none" w:sz="0" w:space="0" w:color="auto"/>
        <w:right w:val="none" w:sz="0" w:space="0" w:color="auto"/>
      </w:divBdr>
      <w:divsChild>
        <w:div w:id="260992802">
          <w:marLeft w:val="0"/>
          <w:marRight w:val="0"/>
          <w:marTop w:val="0"/>
          <w:marBottom w:val="0"/>
          <w:divBdr>
            <w:top w:val="none" w:sz="0" w:space="0" w:color="auto"/>
            <w:left w:val="none" w:sz="0" w:space="0" w:color="auto"/>
            <w:bottom w:val="none" w:sz="0" w:space="0" w:color="auto"/>
            <w:right w:val="none" w:sz="0" w:space="0" w:color="auto"/>
          </w:divBdr>
        </w:div>
        <w:div w:id="413623863">
          <w:marLeft w:val="0"/>
          <w:marRight w:val="0"/>
          <w:marTop w:val="0"/>
          <w:marBottom w:val="0"/>
          <w:divBdr>
            <w:top w:val="none" w:sz="0" w:space="0" w:color="auto"/>
            <w:left w:val="none" w:sz="0" w:space="0" w:color="auto"/>
            <w:bottom w:val="none" w:sz="0" w:space="0" w:color="auto"/>
            <w:right w:val="none" w:sz="0" w:space="0" w:color="auto"/>
          </w:divBdr>
        </w:div>
        <w:div w:id="595870835">
          <w:marLeft w:val="0"/>
          <w:marRight w:val="0"/>
          <w:marTop w:val="0"/>
          <w:marBottom w:val="0"/>
          <w:divBdr>
            <w:top w:val="none" w:sz="0" w:space="0" w:color="auto"/>
            <w:left w:val="none" w:sz="0" w:space="0" w:color="auto"/>
            <w:bottom w:val="none" w:sz="0" w:space="0" w:color="auto"/>
            <w:right w:val="none" w:sz="0" w:space="0" w:color="auto"/>
          </w:divBdr>
        </w:div>
        <w:div w:id="1490098802">
          <w:marLeft w:val="0"/>
          <w:marRight w:val="0"/>
          <w:marTop w:val="0"/>
          <w:marBottom w:val="0"/>
          <w:divBdr>
            <w:top w:val="none" w:sz="0" w:space="0" w:color="auto"/>
            <w:left w:val="none" w:sz="0" w:space="0" w:color="auto"/>
            <w:bottom w:val="none" w:sz="0" w:space="0" w:color="auto"/>
            <w:right w:val="none" w:sz="0" w:space="0" w:color="auto"/>
          </w:divBdr>
        </w:div>
      </w:divsChild>
    </w:div>
    <w:div w:id="1977759688">
      <w:bodyDiv w:val="1"/>
      <w:marLeft w:val="0"/>
      <w:marRight w:val="0"/>
      <w:marTop w:val="0"/>
      <w:marBottom w:val="0"/>
      <w:divBdr>
        <w:top w:val="none" w:sz="0" w:space="0" w:color="auto"/>
        <w:left w:val="none" w:sz="0" w:space="0" w:color="auto"/>
        <w:bottom w:val="none" w:sz="0" w:space="0" w:color="auto"/>
        <w:right w:val="none" w:sz="0" w:space="0" w:color="auto"/>
      </w:divBdr>
    </w:div>
    <w:div w:id="1980261522">
      <w:bodyDiv w:val="1"/>
      <w:marLeft w:val="0"/>
      <w:marRight w:val="0"/>
      <w:marTop w:val="0"/>
      <w:marBottom w:val="0"/>
      <w:divBdr>
        <w:top w:val="none" w:sz="0" w:space="0" w:color="auto"/>
        <w:left w:val="none" w:sz="0" w:space="0" w:color="auto"/>
        <w:bottom w:val="none" w:sz="0" w:space="0" w:color="auto"/>
        <w:right w:val="none" w:sz="0" w:space="0" w:color="auto"/>
      </w:divBdr>
    </w:div>
    <w:div w:id="1981180433">
      <w:bodyDiv w:val="1"/>
      <w:marLeft w:val="0"/>
      <w:marRight w:val="0"/>
      <w:marTop w:val="0"/>
      <w:marBottom w:val="0"/>
      <w:divBdr>
        <w:top w:val="none" w:sz="0" w:space="0" w:color="auto"/>
        <w:left w:val="none" w:sz="0" w:space="0" w:color="auto"/>
        <w:bottom w:val="none" w:sz="0" w:space="0" w:color="auto"/>
        <w:right w:val="none" w:sz="0" w:space="0" w:color="auto"/>
      </w:divBdr>
    </w:div>
    <w:div w:id="1988049110">
      <w:bodyDiv w:val="1"/>
      <w:marLeft w:val="0"/>
      <w:marRight w:val="0"/>
      <w:marTop w:val="0"/>
      <w:marBottom w:val="0"/>
      <w:divBdr>
        <w:top w:val="none" w:sz="0" w:space="0" w:color="auto"/>
        <w:left w:val="none" w:sz="0" w:space="0" w:color="auto"/>
        <w:bottom w:val="none" w:sz="0" w:space="0" w:color="auto"/>
        <w:right w:val="none" w:sz="0" w:space="0" w:color="auto"/>
      </w:divBdr>
    </w:div>
    <w:div w:id="1989936204">
      <w:bodyDiv w:val="1"/>
      <w:marLeft w:val="0"/>
      <w:marRight w:val="0"/>
      <w:marTop w:val="0"/>
      <w:marBottom w:val="0"/>
      <w:divBdr>
        <w:top w:val="none" w:sz="0" w:space="0" w:color="auto"/>
        <w:left w:val="none" w:sz="0" w:space="0" w:color="auto"/>
        <w:bottom w:val="none" w:sz="0" w:space="0" w:color="auto"/>
        <w:right w:val="none" w:sz="0" w:space="0" w:color="auto"/>
      </w:divBdr>
    </w:div>
    <w:div w:id="1998416513">
      <w:bodyDiv w:val="1"/>
      <w:marLeft w:val="0"/>
      <w:marRight w:val="0"/>
      <w:marTop w:val="0"/>
      <w:marBottom w:val="0"/>
      <w:divBdr>
        <w:top w:val="none" w:sz="0" w:space="0" w:color="auto"/>
        <w:left w:val="none" w:sz="0" w:space="0" w:color="auto"/>
        <w:bottom w:val="none" w:sz="0" w:space="0" w:color="auto"/>
        <w:right w:val="none" w:sz="0" w:space="0" w:color="auto"/>
      </w:divBdr>
    </w:div>
    <w:div w:id="1999068440">
      <w:bodyDiv w:val="1"/>
      <w:marLeft w:val="0"/>
      <w:marRight w:val="0"/>
      <w:marTop w:val="0"/>
      <w:marBottom w:val="0"/>
      <w:divBdr>
        <w:top w:val="none" w:sz="0" w:space="0" w:color="auto"/>
        <w:left w:val="none" w:sz="0" w:space="0" w:color="auto"/>
        <w:bottom w:val="none" w:sz="0" w:space="0" w:color="auto"/>
        <w:right w:val="none" w:sz="0" w:space="0" w:color="auto"/>
      </w:divBdr>
    </w:div>
    <w:div w:id="2006593488">
      <w:bodyDiv w:val="1"/>
      <w:marLeft w:val="0"/>
      <w:marRight w:val="0"/>
      <w:marTop w:val="0"/>
      <w:marBottom w:val="0"/>
      <w:divBdr>
        <w:top w:val="none" w:sz="0" w:space="0" w:color="auto"/>
        <w:left w:val="none" w:sz="0" w:space="0" w:color="auto"/>
        <w:bottom w:val="none" w:sz="0" w:space="0" w:color="auto"/>
        <w:right w:val="none" w:sz="0" w:space="0" w:color="auto"/>
      </w:divBdr>
    </w:div>
    <w:div w:id="2007442880">
      <w:bodyDiv w:val="1"/>
      <w:marLeft w:val="0"/>
      <w:marRight w:val="0"/>
      <w:marTop w:val="0"/>
      <w:marBottom w:val="0"/>
      <w:divBdr>
        <w:top w:val="none" w:sz="0" w:space="0" w:color="auto"/>
        <w:left w:val="none" w:sz="0" w:space="0" w:color="auto"/>
        <w:bottom w:val="none" w:sz="0" w:space="0" w:color="auto"/>
        <w:right w:val="none" w:sz="0" w:space="0" w:color="auto"/>
      </w:divBdr>
    </w:div>
    <w:div w:id="2013950210">
      <w:bodyDiv w:val="1"/>
      <w:marLeft w:val="0"/>
      <w:marRight w:val="0"/>
      <w:marTop w:val="0"/>
      <w:marBottom w:val="0"/>
      <w:divBdr>
        <w:top w:val="none" w:sz="0" w:space="0" w:color="auto"/>
        <w:left w:val="none" w:sz="0" w:space="0" w:color="auto"/>
        <w:bottom w:val="none" w:sz="0" w:space="0" w:color="auto"/>
        <w:right w:val="none" w:sz="0" w:space="0" w:color="auto"/>
      </w:divBdr>
    </w:div>
    <w:div w:id="2017490807">
      <w:bodyDiv w:val="1"/>
      <w:marLeft w:val="0"/>
      <w:marRight w:val="0"/>
      <w:marTop w:val="0"/>
      <w:marBottom w:val="0"/>
      <w:divBdr>
        <w:top w:val="none" w:sz="0" w:space="0" w:color="auto"/>
        <w:left w:val="none" w:sz="0" w:space="0" w:color="auto"/>
        <w:bottom w:val="none" w:sz="0" w:space="0" w:color="auto"/>
        <w:right w:val="none" w:sz="0" w:space="0" w:color="auto"/>
      </w:divBdr>
      <w:divsChild>
        <w:div w:id="618874085">
          <w:marLeft w:val="0"/>
          <w:marRight w:val="0"/>
          <w:marTop w:val="0"/>
          <w:marBottom w:val="0"/>
          <w:divBdr>
            <w:top w:val="none" w:sz="0" w:space="0" w:color="auto"/>
            <w:left w:val="none" w:sz="0" w:space="0" w:color="auto"/>
            <w:bottom w:val="none" w:sz="0" w:space="0" w:color="auto"/>
            <w:right w:val="none" w:sz="0" w:space="0" w:color="auto"/>
          </w:divBdr>
        </w:div>
        <w:div w:id="1922638997">
          <w:marLeft w:val="0"/>
          <w:marRight w:val="0"/>
          <w:marTop w:val="0"/>
          <w:marBottom w:val="0"/>
          <w:divBdr>
            <w:top w:val="none" w:sz="0" w:space="0" w:color="auto"/>
            <w:left w:val="none" w:sz="0" w:space="0" w:color="auto"/>
            <w:bottom w:val="none" w:sz="0" w:space="0" w:color="auto"/>
            <w:right w:val="none" w:sz="0" w:space="0" w:color="auto"/>
          </w:divBdr>
        </w:div>
      </w:divsChild>
    </w:div>
    <w:div w:id="2017657010">
      <w:bodyDiv w:val="1"/>
      <w:marLeft w:val="0"/>
      <w:marRight w:val="0"/>
      <w:marTop w:val="0"/>
      <w:marBottom w:val="0"/>
      <w:divBdr>
        <w:top w:val="none" w:sz="0" w:space="0" w:color="auto"/>
        <w:left w:val="none" w:sz="0" w:space="0" w:color="auto"/>
        <w:bottom w:val="none" w:sz="0" w:space="0" w:color="auto"/>
        <w:right w:val="none" w:sz="0" w:space="0" w:color="auto"/>
      </w:divBdr>
    </w:div>
    <w:div w:id="2018386055">
      <w:bodyDiv w:val="1"/>
      <w:marLeft w:val="0"/>
      <w:marRight w:val="0"/>
      <w:marTop w:val="0"/>
      <w:marBottom w:val="0"/>
      <w:divBdr>
        <w:top w:val="none" w:sz="0" w:space="0" w:color="auto"/>
        <w:left w:val="none" w:sz="0" w:space="0" w:color="auto"/>
        <w:bottom w:val="none" w:sz="0" w:space="0" w:color="auto"/>
        <w:right w:val="none" w:sz="0" w:space="0" w:color="auto"/>
      </w:divBdr>
    </w:div>
    <w:div w:id="2019847262">
      <w:bodyDiv w:val="1"/>
      <w:marLeft w:val="0"/>
      <w:marRight w:val="0"/>
      <w:marTop w:val="0"/>
      <w:marBottom w:val="0"/>
      <w:divBdr>
        <w:top w:val="none" w:sz="0" w:space="0" w:color="auto"/>
        <w:left w:val="none" w:sz="0" w:space="0" w:color="auto"/>
        <w:bottom w:val="none" w:sz="0" w:space="0" w:color="auto"/>
        <w:right w:val="none" w:sz="0" w:space="0" w:color="auto"/>
      </w:divBdr>
    </w:div>
    <w:div w:id="2023117791">
      <w:bodyDiv w:val="1"/>
      <w:marLeft w:val="0"/>
      <w:marRight w:val="0"/>
      <w:marTop w:val="0"/>
      <w:marBottom w:val="0"/>
      <w:divBdr>
        <w:top w:val="none" w:sz="0" w:space="0" w:color="auto"/>
        <w:left w:val="none" w:sz="0" w:space="0" w:color="auto"/>
        <w:bottom w:val="none" w:sz="0" w:space="0" w:color="auto"/>
        <w:right w:val="none" w:sz="0" w:space="0" w:color="auto"/>
      </w:divBdr>
    </w:div>
    <w:div w:id="2023779787">
      <w:bodyDiv w:val="1"/>
      <w:marLeft w:val="0"/>
      <w:marRight w:val="0"/>
      <w:marTop w:val="0"/>
      <w:marBottom w:val="0"/>
      <w:divBdr>
        <w:top w:val="none" w:sz="0" w:space="0" w:color="auto"/>
        <w:left w:val="none" w:sz="0" w:space="0" w:color="auto"/>
        <w:bottom w:val="none" w:sz="0" w:space="0" w:color="auto"/>
        <w:right w:val="none" w:sz="0" w:space="0" w:color="auto"/>
      </w:divBdr>
    </w:div>
    <w:div w:id="2024553453">
      <w:bodyDiv w:val="1"/>
      <w:marLeft w:val="0"/>
      <w:marRight w:val="0"/>
      <w:marTop w:val="0"/>
      <w:marBottom w:val="0"/>
      <w:divBdr>
        <w:top w:val="none" w:sz="0" w:space="0" w:color="auto"/>
        <w:left w:val="none" w:sz="0" w:space="0" w:color="auto"/>
        <w:bottom w:val="none" w:sz="0" w:space="0" w:color="auto"/>
        <w:right w:val="none" w:sz="0" w:space="0" w:color="auto"/>
      </w:divBdr>
    </w:div>
    <w:div w:id="2039624498">
      <w:bodyDiv w:val="1"/>
      <w:marLeft w:val="0"/>
      <w:marRight w:val="0"/>
      <w:marTop w:val="0"/>
      <w:marBottom w:val="0"/>
      <w:divBdr>
        <w:top w:val="none" w:sz="0" w:space="0" w:color="auto"/>
        <w:left w:val="none" w:sz="0" w:space="0" w:color="auto"/>
        <w:bottom w:val="none" w:sz="0" w:space="0" w:color="auto"/>
        <w:right w:val="none" w:sz="0" w:space="0" w:color="auto"/>
      </w:divBdr>
      <w:divsChild>
        <w:div w:id="871039186">
          <w:marLeft w:val="0"/>
          <w:marRight w:val="0"/>
          <w:marTop w:val="0"/>
          <w:marBottom w:val="0"/>
          <w:divBdr>
            <w:top w:val="none" w:sz="0" w:space="0" w:color="auto"/>
            <w:left w:val="none" w:sz="0" w:space="0" w:color="auto"/>
            <w:bottom w:val="none" w:sz="0" w:space="0" w:color="auto"/>
            <w:right w:val="none" w:sz="0" w:space="0" w:color="auto"/>
          </w:divBdr>
        </w:div>
      </w:divsChild>
    </w:div>
    <w:div w:id="2043437837">
      <w:bodyDiv w:val="1"/>
      <w:marLeft w:val="0"/>
      <w:marRight w:val="0"/>
      <w:marTop w:val="0"/>
      <w:marBottom w:val="0"/>
      <w:divBdr>
        <w:top w:val="none" w:sz="0" w:space="0" w:color="auto"/>
        <w:left w:val="none" w:sz="0" w:space="0" w:color="auto"/>
        <w:bottom w:val="none" w:sz="0" w:space="0" w:color="auto"/>
        <w:right w:val="none" w:sz="0" w:space="0" w:color="auto"/>
      </w:divBdr>
    </w:div>
    <w:div w:id="2043826555">
      <w:bodyDiv w:val="1"/>
      <w:marLeft w:val="0"/>
      <w:marRight w:val="0"/>
      <w:marTop w:val="0"/>
      <w:marBottom w:val="0"/>
      <w:divBdr>
        <w:top w:val="none" w:sz="0" w:space="0" w:color="auto"/>
        <w:left w:val="none" w:sz="0" w:space="0" w:color="auto"/>
        <w:bottom w:val="none" w:sz="0" w:space="0" w:color="auto"/>
        <w:right w:val="none" w:sz="0" w:space="0" w:color="auto"/>
      </w:divBdr>
    </w:div>
    <w:div w:id="2050689685">
      <w:bodyDiv w:val="1"/>
      <w:marLeft w:val="0"/>
      <w:marRight w:val="0"/>
      <w:marTop w:val="0"/>
      <w:marBottom w:val="0"/>
      <w:divBdr>
        <w:top w:val="none" w:sz="0" w:space="0" w:color="auto"/>
        <w:left w:val="none" w:sz="0" w:space="0" w:color="auto"/>
        <w:bottom w:val="none" w:sz="0" w:space="0" w:color="auto"/>
        <w:right w:val="none" w:sz="0" w:space="0" w:color="auto"/>
      </w:divBdr>
    </w:div>
    <w:div w:id="2053840728">
      <w:bodyDiv w:val="1"/>
      <w:marLeft w:val="0"/>
      <w:marRight w:val="0"/>
      <w:marTop w:val="0"/>
      <w:marBottom w:val="0"/>
      <w:divBdr>
        <w:top w:val="none" w:sz="0" w:space="0" w:color="auto"/>
        <w:left w:val="none" w:sz="0" w:space="0" w:color="auto"/>
        <w:bottom w:val="none" w:sz="0" w:space="0" w:color="auto"/>
        <w:right w:val="none" w:sz="0" w:space="0" w:color="auto"/>
      </w:divBdr>
    </w:div>
    <w:div w:id="2056808494">
      <w:bodyDiv w:val="1"/>
      <w:marLeft w:val="0"/>
      <w:marRight w:val="0"/>
      <w:marTop w:val="0"/>
      <w:marBottom w:val="0"/>
      <w:divBdr>
        <w:top w:val="none" w:sz="0" w:space="0" w:color="auto"/>
        <w:left w:val="none" w:sz="0" w:space="0" w:color="auto"/>
        <w:bottom w:val="none" w:sz="0" w:space="0" w:color="auto"/>
        <w:right w:val="none" w:sz="0" w:space="0" w:color="auto"/>
      </w:divBdr>
    </w:div>
    <w:div w:id="2057856189">
      <w:bodyDiv w:val="1"/>
      <w:marLeft w:val="0"/>
      <w:marRight w:val="0"/>
      <w:marTop w:val="0"/>
      <w:marBottom w:val="0"/>
      <w:divBdr>
        <w:top w:val="none" w:sz="0" w:space="0" w:color="auto"/>
        <w:left w:val="none" w:sz="0" w:space="0" w:color="auto"/>
        <w:bottom w:val="none" w:sz="0" w:space="0" w:color="auto"/>
        <w:right w:val="none" w:sz="0" w:space="0" w:color="auto"/>
      </w:divBdr>
    </w:div>
    <w:div w:id="2061781534">
      <w:bodyDiv w:val="1"/>
      <w:marLeft w:val="0"/>
      <w:marRight w:val="0"/>
      <w:marTop w:val="0"/>
      <w:marBottom w:val="0"/>
      <w:divBdr>
        <w:top w:val="none" w:sz="0" w:space="0" w:color="auto"/>
        <w:left w:val="none" w:sz="0" w:space="0" w:color="auto"/>
        <w:bottom w:val="none" w:sz="0" w:space="0" w:color="auto"/>
        <w:right w:val="none" w:sz="0" w:space="0" w:color="auto"/>
      </w:divBdr>
    </w:div>
    <w:div w:id="2062753128">
      <w:bodyDiv w:val="1"/>
      <w:marLeft w:val="0"/>
      <w:marRight w:val="0"/>
      <w:marTop w:val="0"/>
      <w:marBottom w:val="0"/>
      <w:divBdr>
        <w:top w:val="none" w:sz="0" w:space="0" w:color="auto"/>
        <w:left w:val="none" w:sz="0" w:space="0" w:color="auto"/>
        <w:bottom w:val="none" w:sz="0" w:space="0" w:color="auto"/>
        <w:right w:val="none" w:sz="0" w:space="0" w:color="auto"/>
      </w:divBdr>
    </w:div>
    <w:div w:id="2065056146">
      <w:bodyDiv w:val="1"/>
      <w:marLeft w:val="0"/>
      <w:marRight w:val="0"/>
      <w:marTop w:val="0"/>
      <w:marBottom w:val="0"/>
      <w:divBdr>
        <w:top w:val="none" w:sz="0" w:space="0" w:color="auto"/>
        <w:left w:val="none" w:sz="0" w:space="0" w:color="auto"/>
        <w:bottom w:val="none" w:sz="0" w:space="0" w:color="auto"/>
        <w:right w:val="none" w:sz="0" w:space="0" w:color="auto"/>
      </w:divBdr>
    </w:div>
    <w:div w:id="2070154815">
      <w:bodyDiv w:val="1"/>
      <w:marLeft w:val="0"/>
      <w:marRight w:val="0"/>
      <w:marTop w:val="0"/>
      <w:marBottom w:val="0"/>
      <w:divBdr>
        <w:top w:val="none" w:sz="0" w:space="0" w:color="auto"/>
        <w:left w:val="none" w:sz="0" w:space="0" w:color="auto"/>
        <w:bottom w:val="none" w:sz="0" w:space="0" w:color="auto"/>
        <w:right w:val="none" w:sz="0" w:space="0" w:color="auto"/>
      </w:divBdr>
    </w:div>
    <w:div w:id="2075157161">
      <w:bodyDiv w:val="1"/>
      <w:marLeft w:val="0"/>
      <w:marRight w:val="0"/>
      <w:marTop w:val="0"/>
      <w:marBottom w:val="0"/>
      <w:divBdr>
        <w:top w:val="none" w:sz="0" w:space="0" w:color="auto"/>
        <w:left w:val="none" w:sz="0" w:space="0" w:color="auto"/>
        <w:bottom w:val="none" w:sz="0" w:space="0" w:color="auto"/>
        <w:right w:val="none" w:sz="0" w:space="0" w:color="auto"/>
      </w:divBdr>
    </w:div>
    <w:div w:id="2075539996">
      <w:bodyDiv w:val="1"/>
      <w:marLeft w:val="0"/>
      <w:marRight w:val="0"/>
      <w:marTop w:val="0"/>
      <w:marBottom w:val="0"/>
      <w:divBdr>
        <w:top w:val="none" w:sz="0" w:space="0" w:color="auto"/>
        <w:left w:val="none" w:sz="0" w:space="0" w:color="auto"/>
        <w:bottom w:val="none" w:sz="0" w:space="0" w:color="auto"/>
        <w:right w:val="none" w:sz="0" w:space="0" w:color="auto"/>
      </w:divBdr>
    </w:div>
    <w:div w:id="2081706159">
      <w:bodyDiv w:val="1"/>
      <w:marLeft w:val="0"/>
      <w:marRight w:val="0"/>
      <w:marTop w:val="0"/>
      <w:marBottom w:val="0"/>
      <w:divBdr>
        <w:top w:val="none" w:sz="0" w:space="0" w:color="auto"/>
        <w:left w:val="none" w:sz="0" w:space="0" w:color="auto"/>
        <w:bottom w:val="none" w:sz="0" w:space="0" w:color="auto"/>
        <w:right w:val="none" w:sz="0" w:space="0" w:color="auto"/>
      </w:divBdr>
    </w:div>
    <w:div w:id="2085058491">
      <w:bodyDiv w:val="1"/>
      <w:marLeft w:val="0"/>
      <w:marRight w:val="0"/>
      <w:marTop w:val="0"/>
      <w:marBottom w:val="0"/>
      <w:divBdr>
        <w:top w:val="none" w:sz="0" w:space="0" w:color="auto"/>
        <w:left w:val="none" w:sz="0" w:space="0" w:color="auto"/>
        <w:bottom w:val="none" w:sz="0" w:space="0" w:color="auto"/>
        <w:right w:val="none" w:sz="0" w:space="0" w:color="auto"/>
      </w:divBdr>
    </w:div>
    <w:div w:id="2086683438">
      <w:bodyDiv w:val="1"/>
      <w:marLeft w:val="0"/>
      <w:marRight w:val="0"/>
      <w:marTop w:val="0"/>
      <w:marBottom w:val="0"/>
      <w:divBdr>
        <w:top w:val="none" w:sz="0" w:space="0" w:color="auto"/>
        <w:left w:val="none" w:sz="0" w:space="0" w:color="auto"/>
        <w:bottom w:val="none" w:sz="0" w:space="0" w:color="auto"/>
        <w:right w:val="none" w:sz="0" w:space="0" w:color="auto"/>
      </w:divBdr>
    </w:div>
    <w:div w:id="2086948143">
      <w:bodyDiv w:val="1"/>
      <w:marLeft w:val="0"/>
      <w:marRight w:val="0"/>
      <w:marTop w:val="0"/>
      <w:marBottom w:val="0"/>
      <w:divBdr>
        <w:top w:val="none" w:sz="0" w:space="0" w:color="auto"/>
        <w:left w:val="none" w:sz="0" w:space="0" w:color="auto"/>
        <w:bottom w:val="none" w:sz="0" w:space="0" w:color="auto"/>
        <w:right w:val="none" w:sz="0" w:space="0" w:color="auto"/>
      </w:divBdr>
    </w:div>
    <w:div w:id="2089035575">
      <w:bodyDiv w:val="1"/>
      <w:marLeft w:val="0"/>
      <w:marRight w:val="0"/>
      <w:marTop w:val="0"/>
      <w:marBottom w:val="0"/>
      <w:divBdr>
        <w:top w:val="none" w:sz="0" w:space="0" w:color="auto"/>
        <w:left w:val="none" w:sz="0" w:space="0" w:color="auto"/>
        <w:bottom w:val="none" w:sz="0" w:space="0" w:color="auto"/>
        <w:right w:val="none" w:sz="0" w:space="0" w:color="auto"/>
      </w:divBdr>
    </w:div>
    <w:div w:id="2090761063">
      <w:bodyDiv w:val="1"/>
      <w:marLeft w:val="0"/>
      <w:marRight w:val="0"/>
      <w:marTop w:val="0"/>
      <w:marBottom w:val="0"/>
      <w:divBdr>
        <w:top w:val="none" w:sz="0" w:space="0" w:color="auto"/>
        <w:left w:val="none" w:sz="0" w:space="0" w:color="auto"/>
        <w:bottom w:val="none" w:sz="0" w:space="0" w:color="auto"/>
        <w:right w:val="none" w:sz="0" w:space="0" w:color="auto"/>
      </w:divBdr>
    </w:div>
    <w:div w:id="2092046386">
      <w:bodyDiv w:val="1"/>
      <w:marLeft w:val="0"/>
      <w:marRight w:val="0"/>
      <w:marTop w:val="0"/>
      <w:marBottom w:val="0"/>
      <w:divBdr>
        <w:top w:val="none" w:sz="0" w:space="0" w:color="auto"/>
        <w:left w:val="none" w:sz="0" w:space="0" w:color="auto"/>
        <w:bottom w:val="none" w:sz="0" w:space="0" w:color="auto"/>
        <w:right w:val="none" w:sz="0" w:space="0" w:color="auto"/>
      </w:divBdr>
    </w:div>
    <w:div w:id="2093312601">
      <w:bodyDiv w:val="1"/>
      <w:marLeft w:val="0"/>
      <w:marRight w:val="0"/>
      <w:marTop w:val="0"/>
      <w:marBottom w:val="0"/>
      <w:divBdr>
        <w:top w:val="none" w:sz="0" w:space="0" w:color="auto"/>
        <w:left w:val="none" w:sz="0" w:space="0" w:color="auto"/>
        <w:bottom w:val="none" w:sz="0" w:space="0" w:color="auto"/>
        <w:right w:val="none" w:sz="0" w:space="0" w:color="auto"/>
      </w:divBdr>
    </w:div>
    <w:div w:id="2096315238">
      <w:bodyDiv w:val="1"/>
      <w:marLeft w:val="0"/>
      <w:marRight w:val="0"/>
      <w:marTop w:val="0"/>
      <w:marBottom w:val="0"/>
      <w:divBdr>
        <w:top w:val="none" w:sz="0" w:space="0" w:color="auto"/>
        <w:left w:val="none" w:sz="0" w:space="0" w:color="auto"/>
        <w:bottom w:val="none" w:sz="0" w:space="0" w:color="auto"/>
        <w:right w:val="none" w:sz="0" w:space="0" w:color="auto"/>
      </w:divBdr>
    </w:div>
    <w:div w:id="2099060304">
      <w:bodyDiv w:val="1"/>
      <w:marLeft w:val="0"/>
      <w:marRight w:val="0"/>
      <w:marTop w:val="0"/>
      <w:marBottom w:val="0"/>
      <w:divBdr>
        <w:top w:val="none" w:sz="0" w:space="0" w:color="auto"/>
        <w:left w:val="none" w:sz="0" w:space="0" w:color="auto"/>
        <w:bottom w:val="none" w:sz="0" w:space="0" w:color="auto"/>
        <w:right w:val="none" w:sz="0" w:space="0" w:color="auto"/>
      </w:divBdr>
    </w:div>
    <w:div w:id="2101178999">
      <w:bodyDiv w:val="1"/>
      <w:marLeft w:val="0"/>
      <w:marRight w:val="0"/>
      <w:marTop w:val="0"/>
      <w:marBottom w:val="0"/>
      <w:divBdr>
        <w:top w:val="none" w:sz="0" w:space="0" w:color="auto"/>
        <w:left w:val="none" w:sz="0" w:space="0" w:color="auto"/>
        <w:bottom w:val="none" w:sz="0" w:space="0" w:color="auto"/>
        <w:right w:val="none" w:sz="0" w:space="0" w:color="auto"/>
      </w:divBdr>
      <w:divsChild>
        <w:div w:id="1618830293">
          <w:marLeft w:val="0"/>
          <w:marRight w:val="0"/>
          <w:marTop w:val="0"/>
          <w:marBottom w:val="0"/>
          <w:divBdr>
            <w:top w:val="none" w:sz="0" w:space="0" w:color="auto"/>
            <w:left w:val="none" w:sz="0" w:space="0" w:color="auto"/>
            <w:bottom w:val="none" w:sz="0" w:space="0" w:color="auto"/>
            <w:right w:val="none" w:sz="0" w:space="0" w:color="auto"/>
          </w:divBdr>
        </w:div>
      </w:divsChild>
    </w:div>
    <w:div w:id="2102795015">
      <w:bodyDiv w:val="1"/>
      <w:marLeft w:val="0"/>
      <w:marRight w:val="0"/>
      <w:marTop w:val="0"/>
      <w:marBottom w:val="0"/>
      <w:divBdr>
        <w:top w:val="none" w:sz="0" w:space="0" w:color="auto"/>
        <w:left w:val="none" w:sz="0" w:space="0" w:color="auto"/>
        <w:bottom w:val="none" w:sz="0" w:space="0" w:color="auto"/>
        <w:right w:val="none" w:sz="0" w:space="0" w:color="auto"/>
      </w:divBdr>
    </w:div>
    <w:div w:id="2104952430">
      <w:bodyDiv w:val="1"/>
      <w:marLeft w:val="0"/>
      <w:marRight w:val="0"/>
      <w:marTop w:val="0"/>
      <w:marBottom w:val="0"/>
      <w:divBdr>
        <w:top w:val="none" w:sz="0" w:space="0" w:color="auto"/>
        <w:left w:val="none" w:sz="0" w:space="0" w:color="auto"/>
        <w:bottom w:val="none" w:sz="0" w:space="0" w:color="auto"/>
        <w:right w:val="none" w:sz="0" w:space="0" w:color="auto"/>
      </w:divBdr>
    </w:div>
    <w:div w:id="2105416505">
      <w:bodyDiv w:val="1"/>
      <w:marLeft w:val="0"/>
      <w:marRight w:val="0"/>
      <w:marTop w:val="0"/>
      <w:marBottom w:val="0"/>
      <w:divBdr>
        <w:top w:val="none" w:sz="0" w:space="0" w:color="auto"/>
        <w:left w:val="none" w:sz="0" w:space="0" w:color="auto"/>
        <w:bottom w:val="none" w:sz="0" w:space="0" w:color="auto"/>
        <w:right w:val="none" w:sz="0" w:space="0" w:color="auto"/>
      </w:divBdr>
    </w:div>
    <w:div w:id="2110076058">
      <w:bodyDiv w:val="1"/>
      <w:marLeft w:val="0"/>
      <w:marRight w:val="0"/>
      <w:marTop w:val="0"/>
      <w:marBottom w:val="0"/>
      <w:divBdr>
        <w:top w:val="none" w:sz="0" w:space="0" w:color="auto"/>
        <w:left w:val="none" w:sz="0" w:space="0" w:color="auto"/>
        <w:bottom w:val="none" w:sz="0" w:space="0" w:color="auto"/>
        <w:right w:val="none" w:sz="0" w:space="0" w:color="auto"/>
      </w:divBdr>
    </w:div>
    <w:div w:id="2110419137">
      <w:bodyDiv w:val="1"/>
      <w:marLeft w:val="0"/>
      <w:marRight w:val="0"/>
      <w:marTop w:val="0"/>
      <w:marBottom w:val="0"/>
      <w:divBdr>
        <w:top w:val="none" w:sz="0" w:space="0" w:color="auto"/>
        <w:left w:val="none" w:sz="0" w:space="0" w:color="auto"/>
        <w:bottom w:val="none" w:sz="0" w:space="0" w:color="auto"/>
        <w:right w:val="none" w:sz="0" w:space="0" w:color="auto"/>
      </w:divBdr>
      <w:divsChild>
        <w:div w:id="1831942014">
          <w:marLeft w:val="0"/>
          <w:marRight w:val="0"/>
          <w:marTop w:val="0"/>
          <w:marBottom w:val="0"/>
          <w:divBdr>
            <w:top w:val="none" w:sz="0" w:space="0" w:color="auto"/>
            <w:left w:val="none" w:sz="0" w:space="0" w:color="auto"/>
            <w:bottom w:val="none" w:sz="0" w:space="0" w:color="auto"/>
            <w:right w:val="none" w:sz="0" w:space="0" w:color="auto"/>
          </w:divBdr>
        </w:div>
      </w:divsChild>
    </w:div>
    <w:div w:id="2111467226">
      <w:bodyDiv w:val="1"/>
      <w:marLeft w:val="0"/>
      <w:marRight w:val="0"/>
      <w:marTop w:val="0"/>
      <w:marBottom w:val="0"/>
      <w:divBdr>
        <w:top w:val="none" w:sz="0" w:space="0" w:color="auto"/>
        <w:left w:val="none" w:sz="0" w:space="0" w:color="auto"/>
        <w:bottom w:val="none" w:sz="0" w:space="0" w:color="auto"/>
        <w:right w:val="none" w:sz="0" w:space="0" w:color="auto"/>
      </w:divBdr>
    </w:div>
    <w:div w:id="2121147784">
      <w:bodyDiv w:val="1"/>
      <w:marLeft w:val="0"/>
      <w:marRight w:val="0"/>
      <w:marTop w:val="0"/>
      <w:marBottom w:val="0"/>
      <w:divBdr>
        <w:top w:val="none" w:sz="0" w:space="0" w:color="auto"/>
        <w:left w:val="none" w:sz="0" w:space="0" w:color="auto"/>
        <w:bottom w:val="none" w:sz="0" w:space="0" w:color="auto"/>
        <w:right w:val="none" w:sz="0" w:space="0" w:color="auto"/>
      </w:divBdr>
    </w:div>
    <w:div w:id="2122217990">
      <w:bodyDiv w:val="1"/>
      <w:marLeft w:val="0"/>
      <w:marRight w:val="0"/>
      <w:marTop w:val="0"/>
      <w:marBottom w:val="0"/>
      <w:divBdr>
        <w:top w:val="none" w:sz="0" w:space="0" w:color="auto"/>
        <w:left w:val="none" w:sz="0" w:space="0" w:color="auto"/>
        <w:bottom w:val="none" w:sz="0" w:space="0" w:color="auto"/>
        <w:right w:val="none" w:sz="0" w:space="0" w:color="auto"/>
      </w:divBdr>
    </w:div>
    <w:div w:id="2122454502">
      <w:bodyDiv w:val="1"/>
      <w:marLeft w:val="0"/>
      <w:marRight w:val="0"/>
      <w:marTop w:val="0"/>
      <w:marBottom w:val="0"/>
      <w:divBdr>
        <w:top w:val="none" w:sz="0" w:space="0" w:color="auto"/>
        <w:left w:val="none" w:sz="0" w:space="0" w:color="auto"/>
        <w:bottom w:val="none" w:sz="0" w:space="0" w:color="auto"/>
        <w:right w:val="none" w:sz="0" w:space="0" w:color="auto"/>
      </w:divBdr>
    </w:div>
    <w:div w:id="2125730316">
      <w:bodyDiv w:val="1"/>
      <w:marLeft w:val="0"/>
      <w:marRight w:val="0"/>
      <w:marTop w:val="0"/>
      <w:marBottom w:val="0"/>
      <w:divBdr>
        <w:top w:val="none" w:sz="0" w:space="0" w:color="auto"/>
        <w:left w:val="none" w:sz="0" w:space="0" w:color="auto"/>
        <w:bottom w:val="none" w:sz="0" w:space="0" w:color="auto"/>
        <w:right w:val="none" w:sz="0" w:space="0" w:color="auto"/>
      </w:divBdr>
    </w:div>
    <w:div w:id="2132281189">
      <w:bodyDiv w:val="1"/>
      <w:marLeft w:val="0"/>
      <w:marRight w:val="0"/>
      <w:marTop w:val="0"/>
      <w:marBottom w:val="0"/>
      <w:divBdr>
        <w:top w:val="none" w:sz="0" w:space="0" w:color="auto"/>
        <w:left w:val="none" w:sz="0" w:space="0" w:color="auto"/>
        <w:bottom w:val="none" w:sz="0" w:space="0" w:color="auto"/>
        <w:right w:val="none" w:sz="0" w:space="0" w:color="auto"/>
      </w:divBdr>
    </w:div>
    <w:div w:id="2137479027">
      <w:bodyDiv w:val="1"/>
      <w:marLeft w:val="0"/>
      <w:marRight w:val="0"/>
      <w:marTop w:val="0"/>
      <w:marBottom w:val="0"/>
      <w:divBdr>
        <w:top w:val="none" w:sz="0" w:space="0" w:color="auto"/>
        <w:left w:val="none" w:sz="0" w:space="0" w:color="auto"/>
        <w:bottom w:val="none" w:sz="0" w:space="0" w:color="auto"/>
        <w:right w:val="none" w:sz="0" w:space="0" w:color="auto"/>
      </w:divBdr>
    </w:div>
    <w:div w:id="2144540212">
      <w:bodyDiv w:val="1"/>
      <w:marLeft w:val="0"/>
      <w:marRight w:val="0"/>
      <w:marTop w:val="0"/>
      <w:marBottom w:val="0"/>
      <w:divBdr>
        <w:top w:val="none" w:sz="0" w:space="0" w:color="auto"/>
        <w:left w:val="none" w:sz="0" w:space="0" w:color="auto"/>
        <w:bottom w:val="none" w:sz="0" w:space="0" w:color="auto"/>
        <w:right w:val="none" w:sz="0" w:space="0" w:color="auto"/>
      </w:divBdr>
    </w:div>
    <w:div w:id="21456157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docs.cntd.ru/document/428600276" TargetMode="External"/><Relationship Id="rId21" Type="http://schemas.openxmlformats.org/officeDocument/2006/relationships/image" Target="media/image11.png"/><Relationship Id="rId42" Type="http://schemas.openxmlformats.org/officeDocument/2006/relationships/image" Target="media/image23.png"/><Relationship Id="rId47" Type="http://schemas.openxmlformats.org/officeDocument/2006/relationships/image" Target="media/image28.png"/><Relationship Id="rId63" Type="http://schemas.openxmlformats.org/officeDocument/2006/relationships/oleObject" Target="embeddings/oleObject3.bin"/><Relationship Id="rId68" Type="http://schemas.openxmlformats.org/officeDocument/2006/relationships/chart" Target="charts/chart1.xml"/><Relationship Id="rId16" Type="http://schemas.openxmlformats.org/officeDocument/2006/relationships/image" Target="media/image6.png"/><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hyperlink" Target="http://www.consultant.ru/document/cons_doc_LAW_302970/264375cc84de16ce0dbf829a5708d9c799335772/" TargetMode="External"/><Relationship Id="rId37" Type="http://schemas.openxmlformats.org/officeDocument/2006/relationships/image" Target="media/image18.png"/><Relationship Id="rId40" Type="http://schemas.openxmlformats.org/officeDocument/2006/relationships/image" Target="media/image21.png"/><Relationship Id="rId45" Type="http://schemas.openxmlformats.org/officeDocument/2006/relationships/image" Target="media/image26.png"/><Relationship Id="rId53" Type="http://schemas.openxmlformats.org/officeDocument/2006/relationships/image" Target="media/image33.wmf"/><Relationship Id="rId58" Type="http://schemas.openxmlformats.org/officeDocument/2006/relationships/image" Target="media/image37.png"/><Relationship Id="rId66" Type="http://schemas.openxmlformats.org/officeDocument/2006/relationships/image" Target="media/image42.wmf"/><Relationship Id="rId74" Type="http://schemas.openxmlformats.org/officeDocument/2006/relationships/hyperlink" Target="http://ri.eias.ru/" TargetMode="External"/><Relationship Id="rId79"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oleObject" Target="embeddings/oleObject2.bin"/><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hyperlink" Target="https://ru.wikipedia.org/wiki/%D0%9D%D0%B5%D1%84%D1%82%D1%8C" TargetMode="External"/><Relationship Id="rId30" Type="http://schemas.openxmlformats.org/officeDocument/2006/relationships/hyperlink" Target="https://docs.cntd.ru/document/577999796" TargetMode="External"/><Relationship Id="rId35" Type="http://schemas.openxmlformats.org/officeDocument/2006/relationships/image" Target="media/image16.png"/><Relationship Id="rId43" Type="http://schemas.openxmlformats.org/officeDocument/2006/relationships/image" Target="media/image24.png"/><Relationship Id="rId48" Type="http://schemas.openxmlformats.org/officeDocument/2006/relationships/image" Target="media/image29.png"/><Relationship Id="rId56" Type="http://schemas.openxmlformats.org/officeDocument/2006/relationships/image" Target="media/image35.png"/><Relationship Id="rId64" Type="http://schemas.openxmlformats.org/officeDocument/2006/relationships/image" Target="media/image41.wmf"/><Relationship Id="rId69" Type="http://schemas.openxmlformats.org/officeDocument/2006/relationships/image" Target="media/image43.png"/><Relationship Id="rId77" Type="http://schemas.openxmlformats.org/officeDocument/2006/relationships/image" Target="media/image44.png"/><Relationship Id="rId8" Type="http://schemas.openxmlformats.org/officeDocument/2006/relationships/endnotes" Target="endnotes.xml"/><Relationship Id="rId51" Type="http://schemas.openxmlformats.org/officeDocument/2006/relationships/image" Target="media/image32.png"/><Relationship Id="rId72" Type="http://schemas.openxmlformats.org/officeDocument/2006/relationships/hyperlink" Target="http://ri.eias.ru/" TargetMode="External"/><Relationship Id="rId3" Type="http://schemas.openxmlformats.org/officeDocument/2006/relationships/styles" Target="styl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hyperlink" Target="https://docs.cntd.ru/document/441611738" TargetMode="External"/><Relationship Id="rId33" Type="http://schemas.openxmlformats.org/officeDocument/2006/relationships/footer" Target="footer3.xml"/><Relationship Id="rId38" Type="http://schemas.openxmlformats.org/officeDocument/2006/relationships/image" Target="media/image19.png"/><Relationship Id="rId46" Type="http://schemas.openxmlformats.org/officeDocument/2006/relationships/image" Target="media/image27.png"/><Relationship Id="rId59" Type="http://schemas.openxmlformats.org/officeDocument/2006/relationships/image" Target="media/image38.png"/><Relationship Id="rId67" Type="http://schemas.openxmlformats.org/officeDocument/2006/relationships/oleObject" Target="embeddings/oleObject5.bin"/><Relationship Id="rId20" Type="http://schemas.openxmlformats.org/officeDocument/2006/relationships/image" Target="media/image10.png"/><Relationship Id="rId41" Type="http://schemas.openxmlformats.org/officeDocument/2006/relationships/image" Target="media/image22.png"/><Relationship Id="rId54" Type="http://schemas.openxmlformats.org/officeDocument/2006/relationships/oleObject" Target="embeddings/oleObject1.bin"/><Relationship Id="rId62" Type="http://schemas.openxmlformats.org/officeDocument/2006/relationships/image" Target="media/image40.wmf"/><Relationship Id="rId70" Type="http://schemas.openxmlformats.org/officeDocument/2006/relationships/image" Target="http://dokipedia.ru/sites/default/files/doc_files/515/550/8/files/image3.emf.jpg" TargetMode="External"/><Relationship Id="rId75" Type="http://schemas.openxmlformats.org/officeDocument/2006/relationships/hyperlink" Target="http://ri.eias.ru/"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hyperlink" Target="https://ru.wikipedia.org/wiki/%D0%A3%D0%B4%D0%BC%D1%83%D1%80%D1%82%D0%B8%D1%8F" TargetMode="External"/><Relationship Id="rId36" Type="http://schemas.openxmlformats.org/officeDocument/2006/relationships/image" Target="media/image17.png"/><Relationship Id="rId49" Type="http://schemas.openxmlformats.org/officeDocument/2006/relationships/image" Target="media/image30.png"/><Relationship Id="rId57" Type="http://schemas.openxmlformats.org/officeDocument/2006/relationships/image" Target="media/image36.png"/><Relationship Id="rId10" Type="http://schemas.openxmlformats.org/officeDocument/2006/relationships/footer" Target="footer2.xml"/><Relationship Id="rId31" Type="http://schemas.openxmlformats.org/officeDocument/2006/relationships/hyperlink" Target="http://www.consultant.ru/document/cons_doc_LAW_302970/264375cc84de16ce0dbf829a5708d9c799335772/" TargetMode="External"/><Relationship Id="rId44" Type="http://schemas.openxmlformats.org/officeDocument/2006/relationships/image" Target="media/image25.png"/><Relationship Id="rId52" Type="http://schemas.openxmlformats.org/officeDocument/2006/relationships/footer" Target="footer4.xml"/><Relationship Id="rId60" Type="http://schemas.openxmlformats.org/officeDocument/2006/relationships/image" Target="media/image39.wmf"/><Relationship Id="rId65" Type="http://schemas.openxmlformats.org/officeDocument/2006/relationships/oleObject" Target="embeddings/oleObject4.bin"/><Relationship Id="rId73" Type="http://schemas.openxmlformats.org/officeDocument/2006/relationships/hyperlink" Target="http://ri.eias.ru/" TargetMode="External"/><Relationship Id="rId78"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footer" Target="footer1.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0.png"/><Relationship Id="rId34" Type="http://schemas.openxmlformats.org/officeDocument/2006/relationships/image" Target="media/image15.emf"/><Relationship Id="rId50" Type="http://schemas.openxmlformats.org/officeDocument/2006/relationships/image" Target="media/image31.png"/><Relationship Id="rId55" Type="http://schemas.openxmlformats.org/officeDocument/2006/relationships/image" Target="media/image34.png"/><Relationship Id="rId76" Type="http://schemas.openxmlformats.org/officeDocument/2006/relationships/hyperlink" Target="http://ri.eias.ru/" TargetMode="External"/><Relationship Id="rId7" Type="http://schemas.openxmlformats.org/officeDocument/2006/relationships/footnotes" Target="footnotes.xml"/><Relationship Id="rId71" Type="http://schemas.openxmlformats.org/officeDocument/2006/relationships/footer" Target="footer5.xml"/><Relationship Id="rId2" Type="http://schemas.openxmlformats.org/officeDocument/2006/relationships/numbering" Target="numbering.xml"/><Relationship Id="rId29" Type="http://schemas.openxmlformats.org/officeDocument/2006/relationships/hyperlink" Target="https://docs.cntd.ru/document/577999795" TargetMode="External"/></Relationships>
</file>

<file path=word/charts/_rels/chart1.xml.rels><?xml version="1.0" encoding="UTF-8" standalone="yes"?>
<Relationships xmlns="http://schemas.openxmlformats.org/package/2006/relationships"><Relationship Id="rId2" Type="http://schemas.openxmlformats.org/officeDocument/2006/relationships/oleObject" Target="file:///E:\&#1088;&#1072;&#1089;&#1095;&#1077;&#1090;&#1099;\&#1085;&#1072;&#1076;&#1077;&#1078;&#1085;&#1086;&#1089;&#1090;&#1100;%20&#1086;&#1073;&#1097;&#1077;&#1077;.xls" TargetMode="External"/><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7.3985680190930964E-2"/>
          <c:y val="2.7713625866050886E-2"/>
          <c:w val="0.90692124105011962"/>
          <c:h val="0.75750577367205563"/>
        </c:manualLayout>
      </c:layout>
      <c:lineChart>
        <c:grouping val="standard"/>
        <c:varyColors val="0"/>
        <c:ser>
          <c:idx val="0"/>
          <c:order val="0"/>
          <c:tx>
            <c:v>Время снижения температуры</c:v>
          </c:tx>
          <c:spPr>
            <a:ln w="25400">
              <a:solidFill>
                <a:srgbClr val="666699"/>
              </a:solidFill>
              <a:prstDash val="solid"/>
            </a:ln>
          </c:spPr>
          <c:marker>
            <c:symbol val="none"/>
          </c:marker>
          <c:cat>
            <c:numRef>
              <c:f>Участки!$BQ$64:$BQ$90</c:f>
              <c:numCache>
                <c:formatCode>General</c:formatCode>
                <c:ptCount val="27"/>
                <c:pt idx="0">
                  <c:v>-43</c:v>
                </c:pt>
                <c:pt idx="1">
                  <c:v>-41</c:v>
                </c:pt>
                <c:pt idx="2">
                  <c:v>-39</c:v>
                </c:pt>
                <c:pt idx="3">
                  <c:v>-37</c:v>
                </c:pt>
                <c:pt idx="4">
                  <c:v>-35</c:v>
                </c:pt>
                <c:pt idx="5">
                  <c:v>-33</c:v>
                </c:pt>
                <c:pt idx="6">
                  <c:v>-31</c:v>
                </c:pt>
                <c:pt idx="7">
                  <c:v>-29</c:v>
                </c:pt>
                <c:pt idx="8">
                  <c:v>-27</c:v>
                </c:pt>
                <c:pt idx="9">
                  <c:v>-25</c:v>
                </c:pt>
                <c:pt idx="10">
                  <c:v>-23</c:v>
                </c:pt>
                <c:pt idx="11">
                  <c:v>-21</c:v>
                </c:pt>
                <c:pt idx="12">
                  <c:v>-19</c:v>
                </c:pt>
                <c:pt idx="13">
                  <c:v>-17</c:v>
                </c:pt>
                <c:pt idx="14">
                  <c:v>-15</c:v>
                </c:pt>
                <c:pt idx="15">
                  <c:v>-13</c:v>
                </c:pt>
                <c:pt idx="16">
                  <c:v>-11</c:v>
                </c:pt>
                <c:pt idx="17">
                  <c:v>-9</c:v>
                </c:pt>
                <c:pt idx="18">
                  <c:v>-7</c:v>
                </c:pt>
                <c:pt idx="19">
                  <c:v>-5</c:v>
                </c:pt>
                <c:pt idx="20">
                  <c:v>-3</c:v>
                </c:pt>
                <c:pt idx="21">
                  <c:v>-1</c:v>
                </c:pt>
                <c:pt idx="22">
                  <c:v>1</c:v>
                </c:pt>
                <c:pt idx="23">
                  <c:v>3</c:v>
                </c:pt>
                <c:pt idx="24">
                  <c:v>5</c:v>
                </c:pt>
                <c:pt idx="25">
                  <c:v>7</c:v>
                </c:pt>
                <c:pt idx="26">
                  <c:v>9</c:v>
                </c:pt>
              </c:numCache>
            </c:numRef>
          </c:cat>
          <c:val>
            <c:numRef>
              <c:f>Участки!$BU$64:$BU$90</c:f>
              <c:numCache>
                <c:formatCode>0.0000</c:formatCode>
                <c:ptCount val="27"/>
                <c:pt idx="0">
                  <c:v>5.4320616463624729</c:v>
                </c:pt>
                <c:pt idx="1">
                  <c:v>5.6232780248475764</c:v>
                </c:pt>
                <c:pt idx="2">
                  <c:v>5.8284724472557246</c:v>
                </c:pt>
                <c:pt idx="3">
                  <c:v>6.0492387889569414</c:v>
                </c:pt>
                <c:pt idx="4">
                  <c:v>6.2874233408964875</c:v>
                </c:pt>
                <c:pt idx="5">
                  <c:v>6.5451769512720848</c:v>
                </c:pt>
                <c:pt idx="6">
                  <c:v>6.8250206812305381</c:v>
                </c:pt>
                <c:pt idx="7">
                  <c:v>7.1299292562527246</c:v>
                </c:pt>
                <c:pt idx="8">
                  <c:v>7.4634382232164755</c:v>
                </c:pt>
                <c:pt idx="9">
                  <c:v>7.8297830850438492</c:v>
                </c:pt>
                <c:pt idx="10">
                  <c:v>8.2340821681659531</c:v>
                </c:pt>
                <c:pt idx="11">
                  <c:v>8.6825802095131248</c:v>
                </c:pt>
                <c:pt idx="12">
                  <c:v>9.1829776657800029</c:v>
                </c:pt>
                <c:pt idx="13">
                  <c:v>9.7448833063099993</c:v>
                </c:pt>
                <c:pt idx="14">
                  <c:v>10.3804478194035</c:v>
                </c:pt>
                <c:pt idx="15">
                  <c:v>11.105269463931148</c:v>
                </c:pt>
                <c:pt idx="16">
                  <c:v>11.939719542239862</c:v>
                </c:pt>
                <c:pt idx="17">
                  <c:v>12.91093569052205</c:v>
                </c:pt>
                <c:pt idx="18">
                  <c:v>14.055915473515544</c:v>
                </c:pt>
                <c:pt idx="19">
                  <c:v>15.426499232479468</c:v>
                </c:pt>
                <c:pt idx="20">
                  <c:v>17.097760593077588</c:v>
                </c:pt>
                <c:pt idx="21">
                  <c:v>19.182923210475426</c:v>
                </c:pt>
                <c:pt idx="22">
                  <c:v>21.861748254722674</c:v>
                </c:pt>
                <c:pt idx="23">
                  <c:v>25.439550668799868</c:v>
                </c:pt>
                <c:pt idx="24">
                  <c:v>30.485602081875616</c:v>
                </c:pt>
                <c:pt idx="25">
                  <c:v>38.220457801097446</c:v>
                </c:pt>
                <c:pt idx="26">
                  <c:v>51.971319365210213</c:v>
                </c:pt>
              </c:numCache>
            </c:numRef>
          </c:val>
          <c:smooth val="0"/>
        </c:ser>
        <c:ser>
          <c:idx val="1"/>
          <c:order val="1"/>
          <c:tx>
            <c:v>D=32 мм</c:v>
          </c:tx>
          <c:spPr>
            <a:ln w="25400">
              <a:solidFill>
                <a:srgbClr val="993366"/>
              </a:solidFill>
              <a:prstDash val="solid"/>
            </a:ln>
          </c:spPr>
          <c:marker>
            <c:symbol val="none"/>
          </c:marker>
          <c:val>
            <c:numRef>
              <c:f>Участки!$BX$64:$BX$90</c:f>
              <c:numCache>
                <c:formatCode>0.000</c:formatCode>
                <c:ptCount val="27"/>
                <c:pt idx="0">
                  <c:v>3.8025858188725605</c:v>
                </c:pt>
                <c:pt idx="1">
                  <c:v>3.8025858188725605</c:v>
                </c:pt>
                <c:pt idx="2">
                  <c:v>3.8025858188725605</c:v>
                </c:pt>
                <c:pt idx="3">
                  <c:v>3.8025858188725605</c:v>
                </c:pt>
                <c:pt idx="4">
                  <c:v>3.8025858188725605</c:v>
                </c:pt>
                <c:pt idx="5">
                  <c:v>3.8025858188725605</c:v>
                </c:pt>
                <c:pt idx="6">
                  <c:v>3.8025858188725605</c:v>
                </c:pt>
                <c:pt idx="7">
                  <c:v>3.8025858188725605</c:v>
                </c:pt>
                <c:pt idx="8">
                  <c:v>3.8025858188725605</c:v>
                </c:pt>
                <c:pt idx="9">
                  <c:v>3.8025858188725605</c:v>
                </c:pt>
                <c:pt idx="10">
                  <c:v>3.8025858188725605</c:v>
                </c:pt>
                <c:pt idx="11">
                  <c:v>3.8025858188725605</c:v>
                </c:pt>
                <c:pt idx="12">
                  <c:v>3.8025858188725605</c:v>
                </c:pt>
                <c:pt idx="13">
                  <c:v>3.8025858188725605</c:v>
                </c:pt>
                <c:pt idx="14">
                  <c:v>3.8025858188725605</c:v>
                </c:pt>
                <c:pt idx="15">
                  <c:v>3.8025858188725605</c:v>
                </c:pt>
                <c:pt idx="16">
                  <c:v>3.8025858188725605</c:v>
                </c:pt>
                <c:pt idx="17">
                  <c:v>3.8025858188725605</c:v>
                </c:pt>
                <c:pt idx="18">
                  <c:v>3.8025858188725605</c:v>
                </c:pt>
                <c:pt idx="19">
                  <c:v>3.8025858188725605</c:v>
                </c:pt>
                <c:pt idx="20">
                  <c:v>3.8025858188725605</c:v>
                </c:pt>
                <c:pt idx="21">
                  <c:v>3.8025858188725605</c:v>
                </c:pt>
                <c:pt idx="22">
                  <c:v>3.8025858188725605</c:v>
                </c:pt>
                <c:pt idx="23">
                  <c:v>3.8025858188725605</c:v>
                </c:pt>
                <c:pt idx="24">
                  <c:v>3.8025858188725605</c:v>
                </c:pt>
                <c:pt idx="25">
                  <c:v>3.8025858188725605</c:v>
                </c:pt>
                <c:pt idx="26">
                  <c:v>3.8025858188725605</c:v>
                </c:pt>
              </c:numCache>
            </c:numRef>
          </c:val>
          <c:smooth val="0"/>
        </c:ser>
        <c:ser>
          <c:idx val="2"/>
          <c:order val="2"/>
          <c:tx>
            <c:v>D=100 мм</c:v>
          </c:tx>
          <c:spPr>
            <a:ln w="25400">
              <a:solidFill>
                <a:srgbClr val="99CC00"/>
              </a:solidFill>
              <a:prstDash val="solid"/>
            </a:ln>
          </c:spPr>
          <c:marker>
            <c:symbol val="none"/>
          </c:marker>
          <c:val>
            <c:numRef>
              <c:f>Участки!$CH$65:$CH$90</c:f>
              <c:numCache>
                <c:formatCode>0.000</c:formatCode>
                <c:ptCount val="26"/>
                <c:pt idx="0">
                  <c:v>6.4057512161074364</c:v>
                </c:pt>
                <c:pt idx="1">
                  <c:v>6.4057512161074364</c:v>
                </c:pt>
                <c:pt idx="2">
                  <c:v>6.4057512161074364</c:v>
                </c:pt>
                <c:pt idx="3">
                  <c:v>6.4057512161074364</c:v>
                </c:pt>
                <c:pt idx="4">
                  <c:v>6.4057512161074364</c:v>
                </c:pt>
                <c:pt idx="5">
                  <c:v>6.4057512161074364</c:v>
                </c:pt>
                <c:pt idx="6">
                  <c:v>6.4057512161074364</c:v>
                </c:pt>
                <c:pt idx="7">
                  <c:v>6.4057512161074364</c:v>
                </c:pt>
                <c:pt idx="8">
                  <c:v>6.4057512161074364</c:v>
                </c:pt>
                <c:pt idx="9">
                  <c:v>6.4057512161074364</c:v>
                </c:pt>
                <c:pt idx="10">
                  <c:v>6.4057512161074364</c:v>
                </c:pt>
                <c:pt idx="11">
                  <c:v>6.4057512161074364</c:v>
                </c:pt>
                <c:pt idx="12">
                  <c:v>6.4057512161074364</c:v>
                </c:pt>
                <c:pt idx="13">
                  <c:v>6.4057512161074364</c:v>
                </c:pt>
                <c:pt idx="14">
                  <c:v>6.4057512161074364</c:v>
                </c:pt>
                <c:pt idx="15">
                  <c:v>6.4057512161074364</c:v>
                </c:pt>
                <c:pt idx="16">
                  <c:v>6.4057512161074364</c:v>
                </c:pt>
                <c:pt idx="17">
                  <c:v>6.4057512161074364</c:v>
                </c:pt>
                <c:pt idx="18">
                  <c:v>6.4057512161074364</c:v>
                </c:pt>
                <c:pt idx="19">
                  <c:v>6.4057512161074364</c:v>
                </c:pt>
                <c:pt idx="20">
                  <c:v>6.4057512161074364</c:v>
                </c:pt>
                <c:pt idx="21">
                  <c:v>6.4057512161074364</c:v>
                </c:pt>
                <c:pt idx="22">
                  <c:v>6.4057512161074364</c:v>
                </c:pt>
                <c:pt idx="23">
                  <c:v>6.4057512161074364</c:v>
                </c:pt>
                <c:pt idx="24">
                  <c:v>6.4057512161074364</c:v>
                </c:pt>
                <c:pt idx="25">
                  <c:v>6.4057512161074364</c:v>
                </c:pt>
              </c:numCache>
            </c:numRef>
          </c:val>
          <c:smooth val="0"/>
        </c:ser>
        <c:ser>
          <c:idx val="3"/>
          <c:order val="3"/>
          <c:tx>
            <c:v>D=200 мм</c:v>
          </c:tx>
          <c:spPr>
            <a:ln w="25400">
              <a:solidFill>
                <a:srgbClr val="666699"/>
              </a:solidFill>
              <a:prstDash val="solid"/>
            </a:ln>
          </c:spPr>
          <c:marker>
            <c:symbol val="none"/>
          </c:marker>
          <c:val>
            <c:numRef>
              <c:f>Участки!$CN$65:$CN$90</c:f>
              <c:numCache>
                <c:formatCode>0.000</c:formatCode>
                <c:ptCount val="26"/>
                <c:pt idx="0">
                  <c:v>10.937805037062684</c:v>
                </c:pt>
                <c:pt idx="1">
                  <c:v>10.937805037062684</c:v>
                </c:pt>
                <c:pt idx="2">
                  <c:v>10.937805037062684</c:v>
                </c:pt>
                <c:pt idx="3">
                  <c:v>10.937805037062684</c:v>
                </c:pt>
                <c:pt idx="4">
                  <c:v>10.937805037062684</c:v>
                </c:pt>
                <c:pt idx="5">
                  <c:v>10.937805037062684</c:v>
                </c:pt>
                <c:pt idx="6">
                  <c:v>10.937805037062684</c:v>
                </c:pt>
                <c:pt idx="7">
                  <c:v>10.937805037062684</c:v>
                </c:pt>
                <c:pt idx="8">
                  <c:v>10.937805037062684</c:v>
                </c:pt>
                <c:pt idx="9">
                  <c:v>10.937805037062684</c:v>
                </c:pt>
                <c:pt idx="10">
                  <c:v>10.937805037062684</c:v>
                </c:pt>
                <c:pt idx="11">
                  <c:v>10.937805037062684</c:v>
                </c:pt>
                <c:pt idx="12">
                  <c:v>10.937805037062684</c:v>
                </c:pt>
                <c:pt idx="13">
                  <c:v>10.937805037062684</c:v>
                </c:pt>
                <c:pt idx="14">
                  <c:v>10.937805037062684</c:v>
                </c:pt>
                <c:pt idx="15">
                  <c:v>10.937805037062684</c:v>
                </c:pt>
                <c:pt idx="16">
                  <c:v>10.937805037062684</c:v>
                </c:pt>
                <c:pt idx="17">
                  <c:v>10.937805037062684</c:v>
                </c:pt>
                <c:pt idx="18">
                  <c:v>10.937805037062684</c:v>
                </c:pt>
                <c:pt idx="19">
                  <c:v>10.937805037062684</c:v>
                </c:pt>
                <c:pt idx="20">
                  <c:v>10.937805037062684</c:v>
                </c:pt>
                <c:pt idx="21">
                  <c:v>10.937805037062684</c:v>
                </c:pt>
                <c:pt idx="22">
                  <c:v>10.937805037062684</c:v>
                </c:pt>
                <c:pt idx="23">
                  <c:v>10.937805037062684</c:v>
                </c:pt>
                <c:pt idx="24">
                  <c:v>10.937805037062684</c:v>
                </c:pt>
                <c:pt idx="25">
                  <c:v>10.937805037062684</c:v>
                </c:pt>
              </c:numCache>
            </c:numRef>
          </c:val>
          <c:smooth val="0"/>
        </c:ser>
        <c:ser>
          <c:idx val="4"/>
          <c:order val="4"/>
          <c:tx>
            <c:v>D=300 мм</c:v>
          </c:tx>
          <c:spPr>
            <a:ln w="25400">
              <a:solidFill>
                <a:srgbClr val="33CCCC"/>
              </a:solidFill>
              <a:prstDash val="solid"/>
            </a:ln>
          </c:spPr>
          <c:marker>
            <c:symbol val="none"/>
          </c:marker>
          <c:val>
            <c:numRef>
              <c:f>Участки!$CR$65:$CR$90</c:f>
              <c:numCache>
                <c:formatCode>0.000</c:formatCode>
                <c:ptCount val="26"/>
                <c:pt idx="0">
                  <c:v>15.96728708080177</c:v>
                </c:pt>
                <c:pt idx="1">
                  <c:v>15.96728708080177</c:v>
                </c:pt>
                <c:pt idx="2">
                  <c:v>15.96728708080177</c:v>
                </c:pt>
                <c:pt idx="3">
                  <c:v>15.96728708080177</c:v>
                </c:pt>
                <c:pt idx="4">
                  <c:v>15.96728708080177</c:v>
                </c:pt>
                <c:pt idx="5">
                  <c:v>15.96728708080177</c:v>
                </c:pt>
                <c:pt idx="6">
                  <c:v>15.96728708080177</c:v>
                </c:pt>
                <c:pt idx="7">
                  <c:v>15.96728708080177</c:v>
                </c:pt>
                <c:pt idx="8">
                  <c:v>15.96728708080177</c:v>
                </c:pt>
                <c:pt idx="9">
                  <c:v>15.96728708080177</c:v>
                </c:pt>
                <c:pt idx="10">
                  <c:v>15.96728708080177</c:v>
                </c:pt>
                <c:pt idx="11">
                  <c:v>15.96728708080177</c:v>
                </c:pt>
                <c:pt idx="12">
                  <c:v>15.96728708080177</c:v>
                </c:pt>
                <c:pt idx="13">
                  <c:v>15.96728708080177</c:v>
                </c:pt>
                <c:pt idx="14">
                  <c:v>15.96728708080177</c:v>
                </c:pt>
                <c:pt idx="15">
                  <c:v>15.96728708080177</c:v>
                </c:pt>
                <c:pt idx="16">
                  <c:v>15.96728708080177</c:v>
                </c:pt>
                <c:pt idx="17">
                  <c:v>15.96728708080177</c:v>
                </c:pt>
                <c:pt idx="18">
                  <c:v>15.96728708080177</c:v>
                </c:pt>
                <c:pt idx="19">
                  <c:v>15.96728708080177</c:v>
                </c:pt>
                <c:pt idx="20">
                  <c:v>15.96728708080177</c:v>
                </c:pt>
                <c:pt idx="21">
                  <c:v>15.96728708080177</c:v>
                </c:pt>
                <c:pt idx="22">
                  <c:v>15.96728708080177</c:v>
                </c:pt>
                <c:pt idx="23">
                  <c:v>15.96728708080177</c:v>
                </c:pt>
                <c:pt idx="24">
                  <c:v>15.96728708080177</c:v>
                </c:pt>
                <c:pt idx="25">
                  <c:v>15.96728708080177</c:v>
                </c:pt>
              </c:numCache>
            </c:numRef>
          </c:val>
          <c:smooth val="0"/>
        </c:ser>
        <c:ser>
          <c:idx val="5"/>
          <c:order val="5"/>
          <c:tx>
            <c:v>D=600 мм</c:v>
          </c:tx>
          <c:spPr>
            <a:ln w="25400">
              <a:solidFill>
                <a:srgbClr val="FF9900"/>
              </a:solidFill>
              <a:prstDash val="solid"/>
            </a:ln>
          </c:spPr>
          <c:marker>
            <c:symbol val="none"/>
          </c:marker>
          <c:val>
            <c:numRef>
              <c:f>Участки!$CT$64:$CT$90</c:f>
              <c:numCache>
                <c:formatCode>0.000</c:formatCode>
                <c:ptCount val="27"/>
                <c:pt idx="0">
                  <c:v>32.904446075101404</c:v>
                </c:pt>
                <c:pt idx="1">
                  <c:v>32.904446075101404</c:v>
                </c:pt>
                <c:pt idx="2">
                  <c:v>32.904446075101404</c:v>
                </c:pt>
                <c:pt idx="3">
                  <c:v>32.904446075101404</c:v>
                </c:pt>
                <c:pt idx="4">
                  <c:v>32.904446075101404</c:v>
                </c:pt>
                <c:pt idx="5">
                  <c:v>32.904446075101404</c:v>
                </c:pt>
                <c:pt idx="6">
                  <c:v>32.904446075101404</c:v>
                </c:pt>
                <c:pt idx="7">
                  <c:v>32.904446075101404</c:v>
                </c:pt>
                <c:pt idx="8">
                  <c:v>32.904446075101404</c:v>
                </c:pt>
                <c:pt idx="9">
                  <c:v>32.904446075101404</c:v>
                </c:pt>
                <c:pt idx="10">
                  <c:v>32.904446075101404</c:v>
                </c:pt>
                <c:pt idx="11">
                  <c:v>32.904446075101404</c:v>
                </c:pt>
                <c:pt idx="12">
                  <c:v>32.904446075101404</c:v>
                </c:pt>
                <c:pt idx="13">
                  <c:v>32.904446075101404</c:v>
                </c:pt>
                <c:pt idx="14">
                  <c:v>32.904446075101404</c:v>
                </c:pt>
                <c:pt idx="15">
                  <c:v>32.904446075101404</c:v>
                </c:pt>
                <c:pt idx="16">
                  <c:v>32.904446075101404</c:v>
                </c:pt>
                <c:pt idx="17">
                  <c:v>32.904446075101404</c:v>
                </c:pt>
                <c:pt idx="18">
                  <c:v>32.904446075101404</c:v>
                </c:pt>
                <c:pt idx="19">
                  <c:v>32.904446075101404</c:v>
                </c:pt>
                <c:pt idx="20">
                  <c:v>32.904446075101404</c:v>
                </c:pt>
                <c:pt idx="21">
                  <c:v>32.904446075101404</c:v>
                </c:pt>
                <c:pt idx="22">
                  <c:v>32.904446075101404</c:v>
                </c:pt>
                <c:pt idx="23">
                  <c:v>32.904446075101404</c:v>
                </c:pt>
                <c:pt idx="24">
                  <c:v>32.904446075101404</c:v>
                </c:pt>
                <c:pt idx="25">
                  <c:v>32.904446075101404</c:v>
                </c:pt>
                <c:pt idx="26">
                  <c:v>32.904446075101404</c:v>
                </c:pt>
              </c:numCache>
            </c:numRef>
          </c:val>
          <c:smooth val="0"/>
        </c:ser>
        <c:dLbls>
          <c:showLegendKey val="0"/>
          <c:showVal val="0"/>
          <c:showCatName val="0"/>
          <c:showSerName val="0"/>
          <c:showPercent val="0"/>
          <c:showBubbleSize val="0"/>
        </c:dLbls>
        <c:marker val="1"/>
        <c:smooth val="0"/>
        <c:axId val="284999680"/>
        <c:axId val="389900544"/>
      </c:lineChart>
      <c:catAx>
        <c:axId val="284999680"/>
        <c:scaling>
          <c:orientation val="minMax"/>
        </c:scaling>
        <c:delete val="0"/>
        <c:axPos val="b"/>
        <c:majorGridlines>
          <c:spPr>
            <a:ln w="3175">
              <a:solidFill>
                <a:srgbClr val="808080"/>
              </a:solidFill>
              <a:prstDash val="solid"/>
            </a:ln>
          </c:spPr>
        </c:majorGridlines>
        <c:title>
          <c:tx>
            <c:rich>
              <a:bodyPr/>
              <a:lstStyle/>
              <a:p>
                <a:pPr>
                  <a:defRPr sz="1200" b="1" i="0" u="none" strike="noStrike" baseline="0">
                    <a:solidFill>
                      <a:srgbClr val="000000"/>
                    </a:solidFill>
                    <a:latin typeface="Times New Roman"/>
                    <a:ea typeface="Times New Roman"/>
                    <a:cs typeface="Times New Roman"/>
                  </a:defRPr>
                </a:pPr>
                <a:r>
                  <a:rPr lang="ru-RU"/>
                  <a:t>Температура наружного воздуха, град. С</a:t>
                </a:r>
              </a:p>
            </c:rich>
          </c:tx>
          <c:layout>
            <c:manualLayout>
              <c:xMode val="edge"/>
              <c:yMode val="edge"/>
              <c:x val="0.33731105807478295"/>
              <c:y val="0.85912240184757505"/>
            </c:manualLayout>
          </c:layout>
          <c:overlay val="0"/>
          <c:spPr>
            <a:noFill/>
            <a:ln w="25400">
              <a:noFill/>
            </a:ln>
          </c:spPr>
        </c:title>
        <c:numFmt formatCode="General" sourceLinked="1"/>
        <c:majorTickMark val="out"/>
        <c:minorTickMark val="none"/>
        <c:tickLblPos val="low"/>
        <c:spPr>
          <a:ln w="12700">
            <a:solidFill>
              <a:srgbClr val="000000"/>
            </a:solidFill>
            <a:prstDash val="solid"/>
          </a:ln>
        </c:spPr>
        <c:txPr>
          <a:bodyPr rot="0" vert="horz"/>
          <a:lstStyle/>
          <a:p>
            <a:pPr>
              <a:defRPr sz="1000" b="0" i="0" u="none" strike="noStrike" baseline="0">
                <a:solidFill>
                  <a:srgbClr val="000000"/>
                </a:solidFill>
                <a:latin typeface="Times New Roman"/>
                <a:ea typeface="Times New Roman"/>
                <a:cs typeface="Times New Roman"/>
              </a:defRPr>
            </a:pPr>
            <a:endParaRPr lang="ru-RU"/>
          </a:p>
        </c:txPr>
        <c:crossAx val="389900544"/>
        <c:crossesAt val="0"/>
        <c:auto val="0"/>
        <c:lblAlgn val="ctr"/>
        <c:lblOffset val="100"/>
        <c:tickLblSkip val="1"/>
        <c:tickMarkSkip val="4"/>
        <c:noMultiLvlLbl val="0"/>
      </c:catAx>
      <c:valAx>
        <c:axId val="389900544"/>
        <c:scaling>
          <c:orientation val="minMax"/>
          <c:max val="55"/>
          <c:min val="0"/>
        </c:scaling>
        <c:delete val="0"/>
        <c:axPos val="l"/>
        <c:majorGridlines>
          <c:spPr>
            <a:ln w="3175">
              <a:solidFill>
                <a:srgbClr val="808080"/>
              </a:solidFill>
              <a:prstDash val="solid"/>
            </a:ln>
          </c:spPr>
        </c:majorGridlines>
        <c:title>
          <c:tx>
            <c:rich>
              <a:bodyPr/>
              <a:lstStyle/>
              <a:p>
                <a:pPr>
                  <a:defRPr sz="1200" b="1" i="0" u="none" strike="noStrike" baseline="0">
                    <a:solidFill>
                      <a:srgbClr val="000000"/>
                    </a:solidFill>
                    <a:latin typeface="Times New Roman"/>
                    <a:ea typeface="Times New Roman"/>
                    <a:cs typeface="Times New Roman"/>
                  </a:defRPr>
                </a:pPr>
                <a:r>
                  <a:rPr lang="ru-RU"/>
                  <a:t>Число часов</a:t>
                </a:r>
              </a:p>
            </c:rich>
          </c:tx>
          <c:layout>
            <c:manualLayout>
              <c:xMode val="edge"/>
              <c:yMode val="edge"/>
              <c:x val="5.9665871121718792E-3"/>
              <c:y val="0.31408775981524589"/>
            </c:manualLayout>
          </c:layout>
          <c:overlay val="0"/>
          <c:spPr>
            <a:noFill/>
            <a:ln w="25400">
              <a:noFill/>
            </a:ln>
          </c:spPr>
        </c:title>
        <c:numFmt formatCode="0" sourceLinked="0"/>
        <c:majorTickMark val="out"/>
        <c:minorTickMark val="none"/>
        <c:tickLblPos val="nextTo"/>
        <c:spPr>
          <a:ln w="3175">
            <a:solidFill>
              <a:srgbClr val="808080"/>
            </a:solidFill>
            <a:prstDash val="solid"/>
          </a:ln>
        </c:spPr>
        <c:txPr>
          <a:bodyPr rot="0" vert="horz"/>
          <a:lstStyle/>
          <a:p>
            <a:pPr>
              <a:defRPr sz="1000" b="0" i="0" u="none" strike="noStrike" baseline="0">
                <a:solidFill>
                  <a:srgbClr val="000000"/>
                </a:solidFill>
                <a:latin typeface="Times New Roman"/>
                <a:ea typeface="Times New Roman"/>
                <a:cs typeface="Times New Roman"/>
              </a:defRPr>
            </a:pPr>
            <a:endParaRPr lang="ru-RU"/>
          </a:p>
        </c:txPr>
        <c:crossAx val="284999680"/>
        <c:crosses val="autoZero"/>
        <c:crossBetween val="between"/>
        <c:majorUnit val="5"/>
      </c:valAx>
      <c:spPr>
        <a:solidFill>
          <a:srgbClr val="FFFFFF"/>
        </a:solidFill>
        <a:ln w="25400">
          <a:noFill/>
        </a:ln>
      </c:spPr>
    </c:plotArea>
    <c:legend>
      <c:legendPos val="r"/>
      <c:layout>
        <c:manualLayout>
          <c:xMode val="edge"/>
          <c:yMode val="edge"/>
          <c:x val="6.5632458233890426E-2"/>
          <c:y val="0.93918398768283251"/>
          <c:w val="0.90095465393794749"/>
          <c:h val="5.0808314087759807E-2"/>
        </c:manualLayout>
      </c:layout>
      <c:overlay val="0"/>
      <c:spPr>
        <a:noFill/>
        <a:ln w="25400">
          <a:noFill/>
        </a:ln>
      </c:spPr>
      <c:txPr>
        <a:bodyPr/>
        <a:lstStyle/>
        <a:p>
          <a:pPr>
            <a:defRPr sz="655" b="0" i="0" u="none" strike="noStrike" baseline="0">
              <a:solidFill>
                <a:srgbClr val="000000"/>
              </a:solidFill>
              <a:latin typeface="Times New Roman"/>
              <a:ea typeface="Times New Roman"/>
              <a:cs typeface="Times New Roman"/>
            </a:defRPr>
          </a:pPr>
          <a:endParaRPr lang="ru-RU"/>
        </a:p>
      </c:txPr>
    </c:legend>
    <c:plotVisOnly val="1"/>
    <c:dispBlanksAs val="gap"/>
    <c:showDLblsOverMax val="0"/>
  </c:chart>
  <c:spPr>
    <a:solidFill>
      <a:srgbClr val="FFFFFF"/>
    </a:solidFill>
    <a:ln w="12700">
      <a:solidFill>
        <a:srgbClr val="000000"/>
      </a:solidFill>
      <a:prstDash val="solid"/>
    </a:ln>
  </c:spPr>
  <c:txPr>
    <a:bodyPr/>
    <a:lstStyle/>
    <a:p>
      <a:pPr>
        <a:defRPr sz="1200" b="0" i="0" u="none" strike="noStrike" baseline="0">
          <a:solidFill>
            <a:srgbClr val="000000"/>
          </a:solidFill>
          <a:latin typeface="Times New Roman"/>
          <a:ea typeface="Times New Roman"/>
          <a:cs typeface="Times New Roman"/>
        </a:defRPr>
      </a:pPr>
      <a:endParaRPr lang="ru-RU"/>
    </a:p>
  </c:txPr>
  <c:externalData r:id="rId2">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0428A4A-2E5B-4564-B383-8EF81E551D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4096</TotalTime>
  <Pages>1</Pages>
  <Words>69050</Words>
  <Characters>393587</Characters>
  <Application>Microsoft Office Word</Application>
  <DocSecurity>0</DocSecurity>
  <Lines>3279</Lines>
  <Paragraphs>923</Paragraphs>
  <ScaleCrop>false</ScaleCrop>
  <HeadingPairs>
    <vt:vector size="2" baseType="variant">
      <vt:variant>
        <vt:lpstr>Название</vt:lpstr>
      </vt:variant>
      <vt:variant>
        <vt:i4>1</vt:i4>
      </vt:variant>
    </vt:vector>
  </HeadingPairs>
  <TitlesOfParts>
    <vt:vector size="1" baseType="lpstr">
      <vt:lpstr>_______________________________________</vt:lpstr>
    </vt:vector>
  </TitlesOfParts>
  <Company>Hewlett-Packard Company</Company>
  <LinksUpToDate>false</LinksUpToDate>
  <CharactersWithSpaces>461714</CharactersWithSpaces>
  <SharedDoc>false</SharedDoc>
  <HLinks>
    <vt:vector size="528" baseType="variant">
      <vt:variant>
        <vt:i4>7012372</vt:i4>
      </vt:variant>
      <vt:variant>
        <vt:i4>945</vt:i4>
      </vt:variant>
      <vt:variant>
        <vt:i4>0</vt:i4>
      </vt:variant>
      <vt:variant>
        <vt:i4>5</vt:i4>
      </vt:variant>
      <vt:variant>
        <vt:lpwstr>http://www.consultant.ru/document/cons_doc_LAW_302970/264375cc84de16ce0dbf829a5708d9c799335772/</vt:lpwstr>
      </vt:variant>
      <vt:variant>
        <vt:lpwstr>dst100773</vt:lpwstr>
      </vt:variant>
      <vt:variant>
        <vt:i4>6946836</vt:i4>
      </vt:variant>
      <vt:variant>
        <vt:i4>942</vt:i4>
      </vt:variant>
      <vt:variant>
        <vt:i4>0</vt:i4>
      </vt:variant>
      <vt:variant>
        <vt:i4>5</vt:i4>
      </vt:variant>
      <vt:variant>
        <vt:lpwstr>http://www.consultant.ru/document/cons_doc_LAW_302970/264375cc84de16ce0dbf829a5708d9c799335772/</vt:lpwstr>
      </vt:variant>
      <vt:variant>
        <vt:lpwstr>dst100760</vt:lpwstr>
      </vt:variant>
      <vt:variant>
        <vt:i4>1900597</vt:i4>
      </vt:variant>
      <vt:variant>
        <vt:i4>506</vt:i4>
      </vt:variant>
      <vt:variant>
        <vt:i4>0</vt:i4>
      </vt:variant>
      <vt:variant>
        <vt:i4>5</vt:i4>
      </vt:variant>
      <vt:variant>
        <vt:lpwstr/>
      </vt:variant>
      <vt:variant>
        <vt:lpwstr>_Toc73617139</vt:lpwstr>
      </vt:variant>
      <vt:variant>
        <vt:i4>1835061</vt:i4>
      </vt:variant>
      <vt:variant>
        <vt:i4>500</vt:i4>
      </vt:variant>
      <vt:variant>
        <vt:i4>0</vt:i4>
      </vt:variant>
      <vt:variant>
        <vt:i4>5</vt:i4>
      </vt:variant>
      <vt:variant>
        <vt:lpwstr/>
      </vt:variant>
      <vt:variant>
        <vt:lpwstr>_Toc73617138</vt:lpwstr>
      </vt:variant>
      <vt:variant>
        <vt:i4>1245237</vt:i4>
      </vt:variant>
      <vt:variant>
        <vt:i4>494</vt:i4>
      </vt:variant>
      <vt:variant>
        <vt:i4>0</vt:i4>
      </vt:variant>
      <vt:variant>
        <vt:i4>5</vt:i4>
      </vt:variant>
      <vt:variant>
        <vt:lpwstr/>
      </vt:variant>
      <vt:variant>
        <vt:lpwstr>_Toc73617137</vt:lpwstr>
      </vt:variant>
      <vt:variant>
        <vt:i4>1179701</vt:i4>
      </vt:variant>
      <vt:variant>
        <vt:i4>488</vt:i4>
      </vt:variant>
      <vt:variant>
        <vt:i4>0</vt:i4>
      </vt:variant>
      <vt:variant>
        <vt:i4>5</vt:i4>
      </vt:variant>
      <vt:variant>
        <vt:lpwstr/>
      </vt:variant>
      <vt:variant>
        <vt:lpwstr>_Toc73617136</vt:lpwstr>
      </vt:variant>
      <vt:variant>
        <vt:i4>1114165</vt:i4>
      </vt:variant>
      <vt:variant>
        <vt:i4>482</vt:i4>
      </vt:variant>
      <vt:variant>
        <vt:i4>0</vt:i4>
      </vt:variant>
      <vt:variant>
        <vt:i4>5</vt:i4>
      </vt:variant>
      <vt:variant>
        <vt:lpwstr/>
      </vt:variant>
      <vt:variant>
        <vt:lpwstr>_Toc73617135</vt:lpwstr>
      </vt:variant>
      <vt:variant>
        <vt:i4>1048629</vt:i4>
      </vt:variant>
      <vt:variant>
        <vt:i4>476</vt:i4>
      </vt:variant>
      <vt:variant>
        <vt:i4>0</vt:i4>
      </vt:variant>
      <vt:variant>
        <vt:i4>5</vt:i4>
      </vt:variant>
      <vt:variant>
        <vt:lpwstr/>
      </vt:variant>
      <vt:variant>
        <vt:lpwstr>_Toc73617134</vt:lpwstr>
      </vt:variant>
      <vt:variant>
        <vt:i4>1507381</vt:i4>
      </vt:variant>
      <vt:variant>
        <vt:i4>470</vt:i4>
      </vt:variant>
      <vt:variant>
        <vt:i4>0</vt:i4>
      </vt:variant>
      <vt:variant>
        <vt:i4>5</vt:i4>
      </vt:variant>
      <vt:variant>
        <vt:lpwstr/>
      </vt:variant>
      <vt:variant>
        <vt:lpwstr>_Toc73617133</vt:lpwstr>
      </vt:variant>
      <vt:variant>
        <vt:i4>1441845</vt:i4>
      </vt:variant>
      <vt:variant>
        <vt:i4>464</vt:i4>
      </vt:variant>
      <vt:variant>
        <vt:i4>0</vt:i4>
      </vt:variant>
      <vt:variant>
        <vt:i4>5</vt:i4>
      </vt:variant>
      <vt:variant>
        <vt:lpwstr/>
      </vt:variant>
      <vt:variant>
        <vt:lpwstr>_Toc73617132</vt:lpwstr>
      </vt:variant>
      <vt:variant>
        <vt:i4>1376309</vt:i4>
      </vt:variant>
      <vt:variant>
        <vt:i4>458</vt:i4>
      </vt:variant>
      <vt:variant>
        <vt:i4>0</vt:i4>
      </vt:variant>
      <vt:variant>
        <vt:i4>5</vt:i4>
      </vt:variant>
      <vt:variant>
        <vt:lpwstr/>
      </vt:variant>
      <vt:variant>
        <vt:lpwstr>_Toc73617131</vt:lpwstr>
      </vt:variant>
      <vt:variant>
        <vt:i4>1310773</vt:i4>
      </vt:variant>
      <vt:variant>
        <vt:i4>452</vt:i4>
      </vt:variant>
      <vt:variant>
        <vt:i4>0</vt:i4>
      </vt:variant>
      <vt:variant>
        <vt:i4>5</vt:i4>
      </vt:variant>
      <vt:variant>
        <vt:lpwstr/>
      </vt:variant>
      <vt:variant>
        <vt:lpwstr>_Toc73617130</vt:lpwstr>
      </vt:variant>
      <vt:variant>
        <vt:i4>1900596</vt:i4>
      </vt:variant>
      <vt:variant>
        <vt:i4>446</vt:i4>
      </vt:variant>
      <vt:variant>
        <vt:i4>0</vt:i4>
      </vt:variant>
      <vt:variant>
        <vt:i4>5</vt:i4>
      </vt:variant>
      <vt:variant>
        <vt:lpwstr/>
      </vt:variant>
      <vt:variant>
        <vt:lpwstr>_Toc73617129</vt:lpwstr>
      </vt:variant>
      <vt:variant>
        <vt:i4>1835060</vt:i4>
      </vt:variant>
      <vt:variant>
        <vt:i4>440</vt:i4>
      </vt:variant>
      <vt:variant>
        <vt:i4>0</vt:i4>
      </vt:variant>
      <vt:variant>
        <vt:i4>5</vt:i4>
      </vt:variant>
      <vt:variant>
        <vt:lpwstr/>
      </vt:variant>
      <vt:variant>
        <vt:lpwstr>_Toc73617128</vt:lpwstr>
      </vt:variant>
      <vt:variant>
        <vt:i4>1245236</vt:i4>
      </vt:variant>
      <vt:variant>
        <vt:i4>434</vt:i4>
      </vt:variant>
      <vt:variant>
        <vt:i4>0</vt:i4>
      </vt:variant>
      <vt:variant>
        <vt:i4>5</vt:i4>
      </vt:variant>
      <vt:variant>
        <vt:lpwstr/>
      </vt:variant>
      <vt:variant>
        <vt:lpwstr>_Toc73617127</vt:lpwstr>
      </vt:variant>
      <vt:variant>
        <vt:i4>1179700</vt:i4>
      </vt:variant>
      <vt:variant>
        <vt:i4>428</vt:i4>
      </vt:variant>
      <vt:variant>
        <vt:i4>0</vt:i4>
      </vt:variant>
      <vt:variant>
        <vt:i4>5</vt:i4>
      </vt:variant>
      <vt:variant>
        <vt:lpwstr/>
      </vt:variant>
      <vt:variant>
        <vt:lpwstr>_Toc73617126</vt:lpwstr>
      </vt:variant>
      <vt:variant>
        <vt:i4>1114164</vt:i4>
      </vt:variant>
      <vt:variant>
        <vt:i4>422</vt:i4>
      </vt:variant>
      <vt:variant>
        <vt:i4>0</vt:i4>
      </vt:variant>
      <vt:variant>
        <vt:i4>5</vt:i4>
      </vt:variant>
      <vt:variant>
        <vt:lpwstr/>
      </vt:variant>
      <vt:variant>
        <vt:lpwstr>_Toc73617125</vt:lpwstr>
      </vt:variant>
      <vt:variant>
        <vt:i4>1048628</vt:i4>
      </vt:variant>
      <vt:variant>
        <vt:i4>416</vt:i4>
      </vt:variant>
      <vt:variant>
        <vt:i4>0</vt:i4>
      </vt:variant>
      <vt:variant>
        <vt:i4>5</vt:i4>
      </vt:variant>
      <vt:variant>
        <vt:lpwstr/>
      </vt:variant>
      <vt:variant>
        <vt:lpwstr>_Toc73617124</vt:lpwstr>
      </vt:variant>
      <vt:variant>
        <vt:i4>1507380</vt:i4>
      </vt:variant>
      <vt:variant>
        <vt:i4>410</vt:i4>
      </vt:variant>
      <vt:variant>
        <vt:i4>0</vt:i4>
      </vt:variant>
      <vt:variant>
        <vt:i4>5</vt:i4>
      </vt:variant>
      <vt:variant>
        <vt:lpwstr/>
      </vt:variant>
      <vt:variant>
        <vt:lpwstr>_Toc73617123</vt:lpwstr>
      </vt:variant>
      <vt:variant>
        <vt:i4>1441844</vt:i4>
      </vt:variant>
      <vt:variant>
        <vt:i4>404</vt:i4>
      </vt:variant>
      <vt:variant>
        <vt:i4>0</vt:i4>
      </vt:variant>
      <vt:variant>
        <vt:i4>5</vt:i4>
      </vt:variant>
      <vt:variant>
        <vt:lpwstr/>
      </vt:variant>
      <vt:variant>
        <vt:lpwstr>_Toc73617122</vt:lpwstr>
      </vt:variant>
      <vt:variant>
        <vt:i4>1376308</vt:i4>
      </vt:variant>
      <vt:variant>
        <vt:i4>398</vt:i4>
      </vt:variant>
      <vt:variant>
        <vt:i4>0</vt:i4>
      </vt:variant>
      <vt:variant>
        <vt:i4>5</vt:i4>
      </vt:variant>
      <vt:variant>
        <vt:lpwstr/>
      </vt:variant>
      <vt:variant>
        <vt:lpwstr>_Toc73617121</vt:lpwstr>
      </vt:variant>
      <vt:variant>
        <vt:i4>1310772</vt:i4>
      </vt:variant>
      <vt:variant>
        <vt:i4>392</vt:i4>
      </vt:variant>
      <vt:variant>
        <vt:i4>0</vt:i4>
      </vt:variant>
      <vt:variant>
        <vt:i4>5</vt:i4>
      </vt:variant>
      <vt:variant>
        <vt:lpwstr/>
      </vt:variant>
      <vt:variant>
        <vt:lpwstr>_Toc73617120</vt:lpwstr>
      </vt:variant>
      <vt:variant>
        <vt:i4>1900599</vt:i4>
      </vt:variant>
      <vt:variant>
        <vt:i4>386</vt:i4>
      </vt:variant>
      <vt:variant>
        <vt:i4>0</vt:i4>
      </vt:variant>
      <vt:variant>
        <vt:i4>5</vt:i4>
      </vt:variant>
      <vt:variant>
        <vt:lpwstr/>
      </vt:variant>
      <vt:variant>
        <vt:lpwstr>_Toc73617119</vt:lpwstr>
      </vt:variant>
      <vt:variant>
        <vt:i4>1835063</vt:i4>
      </vt:variant>
      <vt:variant>
        <vt:i4>380</vt:i4>
      </vt:variant>
      <vt:variant>
        <vt:i4>0</vt:i4>
      </vt:variant>
      <vt:variant>
        <vt:i4>5</vt:i4>
      </vt:variant>
      <vt:variant>
        <vt:lpwstr/>
      </vt:variant>
      <vt:variant>
        <vt:lpwstr>_Toc73617118</vt:lpwstr>
      </vt:variant>
      <vt:variant>
        <vt:i4>1245239</vt:i4>
      </vt:variant>
      <vt:variant>
        <vt:i4>374</vt:i4>
      </vt:variant>
      <vt:variant>
        <vt:i4>0</vt:i4>
      </vt:variant>
      <vt:variant>
        <vt:i4>5</vt:i4>
      </vt:variant>
      <vt:variant>
        <vt:lpwstr/>
      </vt:variant>
      <vt:variant>
        <vt:lpwstr>_Toc73617117</vt:lpwstr>
      </vt:variant>
      <vt:variant>
        <vt:i4>1179703</vt:i4>
      </vt:variant>
      <vt:variant>
        <vt:i4>368</vt:i4>
      </vt:variant>
      <vt:variant>
        <vt:i4>0</vt:i4>
      </vt:variant>
      <vt:variant>
        <vt:i4>5</vt:i4>
      </vt:variant>
      <vt:variant>
        <vt:lpwstr/>
      </vt:variant>
      <vt:variant>
        <vt:lpwstr>_Toc73617116</vt:lpwstr>
      </vt:variant>
      <vt:variant>
        <vt:i4>1114167</vt:i4>
      </vt:variant>
      <vt:variant>
        <vt:i4>362</vt:i4>
      </vt:variant>
      <vt:variant>
        <vt:i4>0</vt:i4>
      </vt:variant>
      <vt:variant>
        <vt:i4>5</vt:i4>
      </vt:variant>
      <vt:variant>
        <vt:lpwstr/>
      </vt:variant>
      <vt:variant>
        <vt:lpwstr>_Toc73617115</vt:lpwstr>
      </vt:variant>
      <vt:variant>
        <vt:i4>1048631</vt:i4>
      </vt:variant>
      <vt:variant>
        <vt:i4>356</vt:i4>
      </vt:variant>
      <vt:variant>
        <vt:i4>0</vt:i4>
      </vt:variant>
      <vt:variant>
        <vt:i4>5</vt:i4>
      </vt:variant>
      <vt:variant>
        <vt:lpwstr/>
      </vt:variant>
      <vt:variant>
        <vt:lpwstr>_Toc73617114</vt:lpwstr>
      </vt:variant>
      <vt:variant>
        <vt:i4>1507383</vt:i4>
      </vt:variant>
      <vt:variant>
        <vt:i4>350</vt:i4>
      </vt:variant>
      <vt:variant>
        <vt:i4>0</vt:i4>
      </vt:variant>
      <vt:variant>
        <vt:i4>5</vt:i4>
      </vt:variant>
      <vt:variant>
        <vt:lpwstr/>
      </vt:variant>
      <vt:variant>
        <vt:lpwstr>_Toc73617113</vt:lpwstr>
      </vt:variant>
      <vt:variant>
        <vt:i4>1441847</vt:i4>
      </vt:variant>
      <vt:variant>
        <vt:i4>344</vt:i4>
      </vt:variant>
      <vt:variant>
        <vt:i4>0</vt:i4>
      </vt:variant>
      <vt:variant>
        <vt:i4>5</vt:i4>
      </vt:variant>
      <vt:variant>
        <vt:lpwstr/>
      </vt:variant>
      <vt:variant>
        <vt:lpwstr>_Toc73617112</vt:lpwstr>
      </vt:variant>
      <vt:variant>
        <vt:i4>1376311</vt:i4>
      </vt:variant>
      <vt:variant>
        <vt:i4>338</vt:i4>
      </vt:variant>
      <vt:variant>
        <vt:i4>0</vt:i4>
      </vt:variant>
      <vt:variant>
        <vt:i4>5</vt:i4>
      </vt:variant>
      <vt:variant>
        <vt:lpwstr/>
      </vt:variant>
      <vt:variant>
        <vt:lpwstr>_Toc73617111</vt:lpwstr>
      </vt:variant>
      <vt:variant>
        <vt:i4>1310775</vt:i4>
      </vt:variant>
      <vt:variant>
        <vt:i4>332</vt:i4>
      </vt:variant>
      <vt:variant>
        <vt:i4>0</vt:i4>
      </vt:variant>
      <vt:variant>
        <vt:i4>5</vt:i4>
      </vt:variant>
      <vt:variant>
        <vt:lpwstr/>
      </vt:variant>
      <vt:variant>
        <vt:lpwstr>_Toc73617110</vt:lpwstr>
      </vt:variant>
      <vt:variant>
        <vt:i4>1900598</vt:i4>
      </vt:variant>
      <vt:variant>
        <vt:i4>326</vt:i4>
      </vt:variant>
      <vt:variant>
        <vt:i4>0</vt:i4>
      </vt:variant>
      <vt:variant>
        <vt:i4>5</vt:i4>
      </vt:variant>
      <vt:variant>
        <vt:lpwstr/>
      </vt:variant>
      <vt:variant>
        <vt:lpwstr>_Toc73617109</vt:lpwstr>
      </vt:variant>
      <vt:variant>
        <vt:i4>1835062</vt:i4>
      </vt:variant>
      <vt:variant>
        <vt:i4>320</vt:i4>
      </vt:variant>
      <vt:variant>
        <vt:i4>0</vt:i4>
      </vt:variant>
      <vt:variant>
        <vt:i4>5</vt:i4>
      </vt:variant>
      <vt:variant>
        <vt:lpwstr/>
      </vt:variant>
      <vt:variant>
        <vt:lpwstr>_Toc73617108</vt:lpwstr>
      </vt:variant>
      <vt:variant>
        <vt:i4>1245238</vt:i4>
      </vt:variant>
      <vt:variant>
        <vt:i4>314</vt:i4>
      </vt:variant>
      <vt:variant>
        <vt:i4>0</vt:i4>
      </vt:variant>
      <vt:variant>
        <vt:i4>5</vt:i4>
      </vt:variant>
      <vt:variant>
        <vt:lpwstr/>
      </vt:variant>
      <vt:variant>
        <vt:lpwstr>_Toc73617107</vt:lpwstr>
      </vt:variant>
      <vt:variant>
        <vt:i4>1179702</vt:i4>
      </vt:variant>
      <vt:variant>
        <vt:i4>308</vt:i4>
      </vt:variant>
      <vt:variant>
        <vt:i4>0</vt:i4>
      </vt:variant>
      <vt:variant>
        <vt:i4>5</vt:i4>
      </vt:variant>
      <vt:variant>
        <vt:lpwstr/>
      </vt:variant>
      <vt:variant>
        <vt:lpwstr>_Toc73617106</vt:lpwstr>
      </vt:variant>
      <vt:variant>
        <vt:i4>1114166</vt:i4>
      </vt:variant>
      <vt:variant>
        <vt:i4>302</vt:i4>
      </vt:variant>
      <vt:variant>
        <vt:i4>0</vt:i4>
      </vt:variant>
      <vt:variant>
        <vt:i4>5</vt:i4>
      </vt:variant>
      <vt:variant>
        <vt:lpwstr/>
      </vt:variant>
      <vt:variant>
        <vt:lpwstr>_Toc73617105</vt:lpwstr>
      </vt:variant>
      <vt:variant>
        <vt:i4>1048630</vt:i4>
      </vt:variant>
      <vt:variant>
        <vt:i4>296</vt:i4>
      </vt:variant>
      <vt:variant>
        <vt:i4>0</vt:i4>
      </vt:variant>
      <vt:variant>
        <vt:i4>5</vt:i4>
      </vt:variant>
      <vt:variant>
        <vt:lpwstr/>
      </vt:variant>
      <vt:variant>
        <vt:lpwstr>_Toc73617104</vt:lpwstr>
      </vt:variant>
      <vt:variant>
        <vt:i4>1507382</vt:i4>
      </vt:variant>
      <vt:variant>
        <vt:i4>290</vt:i4>
      </vt:variant>
      <vt:variant>
        <vt:i4>0</vt:i4>
      </vt:variant>
      <vt:variant>
        <vt:i4>5</vt:i4>
      </vt:variant>
      <vt:variant>
        <vt:lpwstr/>
      </vt:variant>
      <vt:variant>
        <vt:lpwstr>_Toc73617103</vt:lpwstr>
      </vt:variant>
      <vt:variant>
        <vt:i4>1441846</vt:i4>
      </vt:variant>
      <vt:variant>
        <vt:i4>284</vt:i4>
      </vt:variant>
      <vt:variant>
        <vt:i4>0</vt:i4>
      </vt:variant>
      <vt:variant>
        <vt:i4>5</vt:i4>
      </vt:variant>
      <vt:variant>
        <vt:lpwstr/>
      </vt:variant>
      <vt:variant>
        <vt:lpwstr>_Toc73617102</vt:lpwstr>
      </vt:variant>
      <vt:variant>
        <vt:i4>1376310</vt:i4>
      </vt:variant>
      <vt:variant>
        <vt:i4>278</vt:i4>
      </vt:variant>
      <vt:variant>
        <vt:i4>0</vt:i4>
      </vt:variant>
      <vt:variant>
        <vt:i4>5</vt:i4>
      </vt:variant>
      <vt:variant>
        <vt:lpwstr/>
      </vt:variant>
      <vt:variant>
        <vt:lpwstr>_Toc73617101</vt:lpwstr>
      </vt:variant>
      <vt:variant>
        <vt:i4>1310774</vt:i4>
      </vt:variant>
      <vt:variant>
        <vt:i4>272</vt:i4>
      </vt:variant>
      <vt:variant>
        <vt:i4>0</vt:i4>
      </vt:variant>
      <vt:variant>
        <vt:i4>5</vt:i4>
      </vt:variant>
      <vt:variant>
        <vt:lpwstr/>
      </vt:variant>
      <vt:variant>
        <vt:lpwstr>_Toc73617100</vt:lpwstr>
      </vt:variant>
      <vt:variant>
        <vt:i4>1835071</vt:i4>
      </vt:variant>
      <vt:variant>
        <vt:i4>266</vt:i4>
      </vt:variant>
      <vt:variant>
        <vt:i4>0</vt:i4>
      </vt:variant>
      <vt:variant>
        <vt:i4>5</vt:i4>
      </vt:variant>
      <vt:variant>
        <vt:lpwstr/>
      </vt:variant>
      <vt:variant>
        <vt:lpwstr>_Toc73617099</vt:lpwstr>
      </vt:variant>
      <vt:variant>
        <vt:i4>1900607</vt:i4>
      </vt:variant>
      <vt:variant>
        <vt:i4>260</vt:i4>
      </vt:variant>
      <vt:variant>
        <vt:i4>0</vt:i4>
      </vt:variant>
      <vt:variant>
        <vt:i4>5</vt:i4>
      </vt:variant>
      <vt:variant>
        <vt:lpwstr/>
      </vt:variant>
      <vt:variant>
        <vt:lpwstr>_Toc73617098</vt:lpwstr>
      </vt:variant>
      <vt:variant>
        <vt:i4>1179711</vt:i4>
      </vt:variant>
      <vt:variant>
        <vt:i4>254</vt:i4>
      </vt:variant>
      <vt:variant>
        <vt:i4>0</vt:i4>
      </vt:variant>
      <vt:variant>
        <vt:i4>5</vt:i4>
      </vt:variant>
      <vt:variant>
        <vt:lpwstr/>
      </vt:variant>
      <vt:variant>
        <vt:lpwstr>_Toc73617097</vt:lpwstr>
      </vt:variant>
      <vt:variant>
        <vt:i4>1245247</vt:i4>
      </vt:variant>
      <vt:variant>
        <vt:i4>248</vt:i4>
      </vt:variant>
      <vt:variant>
        <vt:i4>0</vt:i4>
      </vt:variant>
      <vt:variant>
        <vt:i4>5</vt:i4>
      </vt:variant>
      <vt:variant>
        <vt:lpwstr/>
      </vt:variant>
      <vt:variant>
        <vt:lpwstr>_Toc73617096</vt:lpwstr>
      </vt:variant>
      <vt:variant>
        <vt:i4>1048639</vt:i4>
      </vt:variant>
      <vt:variant>
        <vt:i4>242</vt:i4>
      </vt:variant>
      <vt:variant>
        <vt:i4>0</vt:i4>
      </vt:variant>
      <vt:variant>
        <vt:i4>5</vt:i4>
      </vt:variant>
      <vt:variant>
        <vt:lpwstr/>
      </vt:variant>
      <vt:variant>
        <vt:lpwstr>_Toc73617095</vt:lpwstr>
      </vt:variant>
      <vt:variant>
        <vt:i4>1114175</vt:i4>
      </vt:variant>
      <vt:variant>
        <vt:i4>236</vt:i4>
      </vt:variant>
      <vt:variant>
        <vt:i4>0</vt:i4>
      </vt:variant>
      <vt:variant>
        <vt:i4>5</vt:i4>
      </vt:variant>
      <vt:variant>
        <vt:lpwstr/>
      </vt:variant>
      <vt:variant>
        <vt:lpwstr>_Toc73617094</vt:lpwstr>
      </vt:variant>
      <vt:variant>
        <vt:i4>1441855</vt:i4>
      </vt:variant>
      <vt:variant>
        <vt:i4>230</vt:i4>
      </vt:variant>
      <vt:variant>
        <vt:i4>0</vt:i4>
      </vt:variant>
      <vt:variant>
        <vt:i4>5</vt:i4>
      </vt:variant>
      <vt:variant>
        <vt:lpwstr/>
      </vt:variant>
      <vt:variant>
        <vt:lpwstr>_Toc73617093</vt:lpwstr>
      </vt:variant>
      <vt:variant>
        <vt:i4>1507391</vt:i4>
      </vt:variant>
      <vt:variant>
        <vt:i4>224</vt:i4>
      </vt:variant>
      <vt:variant>
        <vt:i4>0</vt:i4>
      </vt:variant>
      <vt:variant>
        <vt:i4>5</vt:i4>
      </vt:variant>
      <vt:variant>
        <vt:lpwstr/>
      </vt:variant>
      <vt:variant>
        <vt:lpwstr>_Toc73617092</vt:lpwstr>
      </vt:variant>
      <vt:variant>
        <vt:i4>1310783</vt:i4>
      </vt:variant>
      <vt:variant>
        <vt:i4>218</vt:i4>
      </vt:variant>
      <vt:variant>
        <vt:i4>0</vt:i4>
      </vt:variant>
      <vt:variant>
        <vt:i4>5</vt:i4>
      </vt:variant>
      <vt:variant>
        <vt:lpwstr/>
      </vt:variant>
      <vt:variant>
        <vt:lpwstr>_Toc73617091</vt:lpwstr>
      </vt:variant>
      <vt:variant>
        <vt:i4>1376319</vt:i4>
      </vt:variant>
      <vt:variant>
        <vt:i4>212</vt:i4>
      </vt:variant>
      <vt:variant>
        <vt:i4>0</vt:i4>
      </vt:variant>
      <vt:variant>
        <vt:i4>5</vt:i4>
      </vt:variant>
      <vt:variant>
        <vt:lpwstr/>
      </vt:variant>
      <vt:variant>
        <vt:lpwstr>_Toc73617090</vt:lpwstr>
      </vt:variant>
      <vt:variant>
        <vt:i4>1835070</vt:i4>
      </vt:variant>
      <vt:variant>
        <vt:i4>206</vt:i4>
      </vt:variant>
      <vt:variant>
        <vt:i4>0</vt:i4>
      </vt:variant>
      <vt:variant>
        <vt:i4>5</vt:i4>
      </vt:variant>
      <vt:variant>
        <vt:lpwstr/>
      </vt:variant>
      <vt:variant>
        <vt:lpwstr>_Toc73617089</vt:lpwstr>
      </vt:variant>
      <vt:variant>
        <vt:i4>1900606</vt:i4>
      </vt:variant>
      <vt:variant>
        <vt:i4>200</vt:i4>
      </vt:variant>
      <vt:variant>
        <vt:i4>0</vt:i4>
      </vt:variant>
      <vt:variant>
        <vt:i4>5</vt:i4>
      </vt:variant>
      <vt:variant>
        <vt:lpwstr/>
      </vt:variant>
      <vt:variant>
        <vt:lpwstr>_Toc73617088</vt:lpwstr>
      </vt:variant>
      <vt:variant>
        <vt:i4>1179710</vt:i4>
      </vt:variant>
      <vt:variant>
        <vt:i4>194</vt:i4>
      </vt:variant>
      <vt:variant>
        <vt:i4>0</vt:i4>
      </vt:variant>
      <vt:variant>
        <vt:i4>5</vt:i4>
      </vt:variant>
      <vt:variant>
        <vt:lpwstr/>
      </vt:variant>
      <vt:variant>
        <vt:lpwstr>_Toc73617087</vt:lpwstr>
      </vt:variant>
      <vt:variant>
        <vt:i4>1245246</vt:i4>
      </vt:variant>
      <vt:variant>
        <vt:i4>188</vt:i4>
      </vt:variant>
      <vt:variant>
        <vt:i4>0</vt:i4>
      </vt:variant>
      <vt:variant>
        <vt:i4>5</vt:i4>
      </vt:variant>
      <vt:variant>
        <vt:lpwstr/>
      </vt:variant>
      <vt:variant>
        <vt:lpwstr>_Toc73617086</vt:lpwstr>
      </vt:variant>
      <vt:variant>
        <vt:i4>1048638</vt:i4>
      </vt:variant>
      <vt:variant>
        <vt:i4>182</vt:i4>
      </vt:variant>
      <vt:variant>
        <vt:i4>0</vt:i4>
      </vt:variant>
      <vt:variant>
        <vt:i4>5</vt:i4>
      </vt:variant>
      <vt:variant>
        <vt:lpwstr/>
      </vt:variant>
      <vt:variant>
        <vt:lpwstr>_Toc73617085</vt:lpwstr>
      </vt:variant>
      <vt:variant>
        <vt:i4>1114174</vt:i4>
      </vt:variant>
      <vt:variant>
        <vt:i4>176</vt:i4>
      </vt:variant>
      <vt:variant>
        <vt:i4>0</vt:i4>
      </vt:variant>
      <vt:variant>
        <vt:i4>5</vt:i4>
      </vt:variant>
      <vt:variant>
        <vt:lpwstr/>
      </vt:variant>
      <vt:variant>
        <vt:lpwstr>_Toc73617084</vt:lpwstr>
      </vt:variant>
      <vt:variant>
        <vt:i4>1441854</vt:i4>
      </vt:variant>
      <vt:variant>
        <vt:i4>170</vt:i4>
      </vt:variant>
      <vt:variant>
        <vt:i4>0</vt:i4>
      </vt:variant>
      <vt:variant>
        <vt:i4>5</vt:i4>
      </vt:variant>
      <vt:variant>
        <vt:lpwstr/>
      </vt:variant>
      <vt:variant>
        <vt:lpwstr>_Toc73617083</vt:lpwstr>
      </vt:variant>
      <vt:variant>
        <vt:i4>1507390</vt:i4>
      </vt:variant>
      <vt:variant>
        <vt:i4>164</vt:i4>
      </vt:variant>
      <vt:variant>
        <vt:i4>0</vt:i4>
      </vt:variant>
      <vt:variant>
        <vt:i4>5</vt:i4>
      </vt:variant>
      <vt:variant>
        <vt:lpwstr/>
      </vt:variant>
      <vt:variant>
        <vt:lpwstr>_Toc73617082</vt:lpwstr>
      </vt:variant>
      <vt:variant>
        <vt:i4>1310782</vt:i4>
      </vt:variant>
      <vt:variant>
        <vt:i4>158</vt:i4>
      </vt:variant>
      <vt:variant>
        <vt:i4>0</vt:i4>
      </vt:variant>
      <vt:variant>
        <vt:i4>5</vt:i4>
      </vt:variant>
      <vt:variant>
        <vt:lpwstr/>
      </vt:variant>
      <vt:variant>
        <vt:lpwstr>_Toc73617081</vt:lpwstr>
      </vt:variant>
      <vt:variant>
        <vt:i4>1376318</vt:i4>
      </vt:variant>
      <vt:variant>
        <vt:i4>152</vt:i4>
      </vt:variant>
      <vt:variant>
        <vt:i4>0</vt:i4>
      </vt:variant>
      <vt:variant>
        <vt:i4>5</vt:i4>
      </vt:variant>
      <vt:variant>
        <vt:lpwstr/>
      </vt:variant>
      <vt:variant>
        <vt:lpwstr>_Toc73617080</vt:lpwstr>
      </vt:variant>
      <vt:variant>
        <vt:i4>1835057</vt:i4>
      </vt:variant>
      <vt:variant>
        <vt:i4>146</vt:i4>
      </vt:variant>
      <vt:variant>
        <vt:i4>0</vt:i4>
      </vt:variant>
      <vt:variant>
        <vt:i4>5</vt:i4>
      </vt:variant>
      <vt:variant>
        <vt:lpwstr/>
      </vt:variant>
      <vt:variant>
        <vt:lpwstr>_Toc73617079</vt:lpwstr>
      </vt:variant>
      <vt:variant>
        <vt:i4>1900593</vt:i4>
      </vt:variant>
      <vt:variant>
        <vt:i4>140</vt:i4>
      </vt:variant>
      <vt:variant>
        <vt:i4>0</vt:i4>
      </vt:variant>
      <vt:variant>
        <vt:i4>5</vt:i4>
      </vt:variant>
      <vt:variant>
        <vt:lpwstr/>
      </vt:variant>
      <vt:variant>
        <vt:lpwstr>_Toc73617078</vt:lpwstr>
      </vt:variant>
      <vt:variant>
        <vt:i4>1179697</vt:i4>
      </vt:variant>
      <vt:variant>
        <vt:i4>134</vt:i4>
      </vt:variant>
      <vt:variant>
        <vt:i4>0</vt:i4>
      </vt:variant>
      <vt:variant>
        <vt:i4>5</vt:i4>
      </vt:variant>
      <vt:variant>
        <vt:lpwstr/>
      </vt:variant>
      <vt:variant>
        <vt:lpwstr>_Toc73617077</vt:lpwstr>
      </vt:variant>
      <vt:variant>
        <vt:i4>1245233</vt:i4>
      </vt:variant>
      <vt:variant>
        <vt:i4>128</vt:i4>
      </vt:variant>
      <vt:variant>
        <vt:i4>0</vt:i4>
      </vt:variant>
      <vt:variant>
        <vt:i4>5</vt:i4>
      </vt:variant>
      <vt:variant>
        <vt:lpwstr/>
      </vt:variant>
      <vt:variant>
        <vt:lpwstr>_Toc73617076</vt:lpwstr>
      </vt:variant>
      <vt:variant>
        <vt:i4>1048625</vt:i4>
      </vt:variant>
      <vt:variant>
        <vt:i4>122</vt:i4>
      </vt:variant>
      <vt:variant>
        <vt:i4>0</vt:i4>
      </vt:variant>
      <vt:variant>
        <vt:i4>5</vt:i4>
      </vt:variant>
      <vt:variant>
        <vt:lpwstr/>
      </vt:variant>
      <vt:variant>
        <vt:lpwstr>_Toc73617075</vt:lpwstr>
      </vt:variant>
      <vt:variant>
        <vt:i4>1114161</vt:i4>
      </vt:variant>
      <vt:variant>
        <vt:i4>116</vt:i4>
      </vt:variant>
      <vt:variant>
        <vt:i4>0</vt:i4>
      </vt:variant>
      <vt:variant>
        <vt:i4>5</vt:i4>
      </vt:variant>
      <vt:variant>
        <vt:lpwstr/>
      </vt:variant>
      <vt:variant>
        <vt:lpwstr>_Toc73617074</vt:lpwstr>
      </vt:variant>
      <vt:variant>
        <vt:i4>1441841</vt:i4>
      </vt:variant>
      <vt:variant>
        <vt:i4>110</vt:i4>
      </vt:variant>
      <vt:variant>
        <vt:i4>0</vt:i4>
      </vt:variant>
      <vt:variant>
        <vt:i4>5</vt:i4>
      </vt:variant>
      <vt:variant>
        <vt:lpwstr/>
      </vt:variant>
      <vt:variant>
        <vt:lpwstr>_Toc73617073</vt:lpwstr>
      </vt:variant>
      <vt:variant>
        <vt:i4>1507377</vt:i4>
      </vt:variant>
      <vt:variant>
        <vt:i4>104</vt:i4>
      </vt:variant>
      <vt:variant>
        <vt:i4>0</vt:i4>
      </vt:variant>
      <vt:variant>
        <vt:i4>5</vt:i4>
      </vt:variant>
      <vt:variant>
        <vt:lpwstr/>
      </vt:variant>
      <vt:variant>
        <vt:lpwstr>_Toc73617072</vt:lpwstr>
      </vt:variant>
      <vt:variant>
        <vt:i4>1310769</vt:i4>
      </vt:variant>
      <vt:variant>
        <vt:i4>98</vt:i4>
      </vt:variant>
      <vt:variant>
        <vt:i4>0</vt:i4>
      </vt:variant>
      <vt:variant>
        <vt:i4>5</vt:i4>
      </vt:variant>
      <vt:variant>
        <vt:lpwstr/>
      </vt:variant>
      <vt:variant>
        <vt:lpwstr>_Toc73617071</vt:lpwstr>
      </vt:variant>
      <vt:variant>
        <vt:i4>1376305</vt:i4>
      </vt:variant>
      <vt:variant>
        <vt:i4>92</vt:i4>
      </vt:variant>
      <vt:variant>
        <vt:i4>0</vt:i4>
      </vt:variant>
      <vt:variant>
        <vt:i4>5</vt:i4>
      </vt:variant>
      <vt:variant>
        <vt:lpwstr/>
      </vt:variant>
      <vt:variant>
        <vt:lpwstr>_Toc73617070</vt:lpwstr>
      </vt:variant>
      <vt:variant>
        <vt:i4>1835056</vt:i4>
      </vt:variant>
      <vt:variant>
        <vt:i4>86</vt:i4>
      </vt:variant>
      <vt:variant>
        <vt:i4>0</vt:i4>
      </vt:variant>
      <vt:variant>
        <vt:i4>5</vt:i4>
      </vt:variant>
      <vt:variant>
        <vt:lpwstr/>
      </vt:variant>
      <vt:variant>
        <vt:lpwstr>_Toc73617069</vt:lpwstr>
      </vt:variant>
      <vt:variant>
        <vt:i4>1900592</vt:i4>
      </vt:variant>
      <vt:variant>
        <vt:i4>80</vt:i4>
      </vt:variant>
      <vt:variant>
        <vt:i4>0</vt:i4>
      </vt:variant>
      <vt:variant>
        <vt:i4>5</vt:i4>
      </vt:variant>
      <vt:variant>
        <vt:lpwstr/>
      </vt:variant>
      <vt:variant>
        <vt:lpwstr>_Toc73617068</vt:lpwstr>
      </vt:variant>
      <vt:variant>
        <vt:i4>1179696</vt:i4>
      </vt:variant>
      <vt:variant>
        <vt:i4>74</vt:i4>
      </vt:variant>
      <vt:variant>
        <vt:i4>0</vt:i4>
      </vt:variant>
      <vt:variant>
        <vt:i4>5</vt:i4>
      </vt:variant>
      <vt:variant>
        <vt:lpwstr/>
      </vt:variant>
      <vt:variant>
        <vt:lpwstr>_Toc73617067</vt:lpwstr>
      </vt:variant>
      <vt:variant>
        <vt:i4>1245232</vt:i4>
      </vt:variant>
      <vt:variant>
        <vt:i4>68</vt:i4>
      </vt:variant>
      <vt:variant>
        <vt:i4>0</vt:i4>
      </vt:variant>
      <vt:variant>
        <vt:i4>5</vt:i4>
      </vt:variant>
      <vt:variant>
        <vt:lpwstr/>
      </vt:variant>
      <vt:variant>
        <vt:lpwstr>_Toc73617066</vt:lpwstr>
      </vt:variant>
      <vt:variant>
        <vt:i4>1048624</vt:i4>
      </vt:variant>
      <vt:variant>
        <vt:i4>62</vt:i4>
      </vt:variant>
      <vt:variant>
        <vt:i4>0</vt:i4>
      </vt:variant>
      <vt:variant>
        <vt:i4>5</vt:i4>
      </vt:variant>
      <vt:variant>
        <vt:lpwstr/>
      </vt:variant>
      <vt:variant>
        <vt:lpwstr>_Toc73617065</vt:lpwstr>
      </vt:variant>
      <vt:variant>
        <vt:i4>1114160</vt:i4>
      </vt:variant>
      <vt:variant>
        <vt:i4>56</vt:i4>
      </vt:variant>
      <vt:variant>
        <vt:i4>0</vt:i4>
      </vt:variant>
      <vt:variant>
        <vt:i4>5</vt:i4>
      </vt:variant>
      <vt:variant>
        <vt:lpwstr/>
      </vt:variant>
      <vt:variant>
        <vt:lpwstr>_Toc73617064</vt:lpwstr>
      </vt:variant>
      <vt:variant>
        <vt:i4>1441840</vt:i4>
      </vt:variant>
      <vt:variant>
        <vt:i4>50</vt:i4>
      </vt:variant>
      <vt:variant>
        <vt:i4>0</vt:i4>
      </vt:variant>
      <vt:variant>
        <vt:i4>5</vt:i4>
      </vt:variant>
      <vt:variant>
        <vt:lpwstr/>
      </vt:variant>
      <vt:variant>
        <vt:lpwstr>_Toc73617063</vt:lpwstr>
      </vt:variant>
      <vt:variant>
        <vt:i4>1507376</vt:i4>
      </vt:variant>
      <vt:variant>
        <vt:i4>44</vt:i4>
      </vt:variant>
      <vt:variant>
        <vt:i4>0</vt:i4>
      </vt:variant>
      <vt:variant>
        <vt:i4>5</vt:i4>
      </vt:variant>
      <vt:variant>
        <vt:lpwstr/>
      </vt:variant>
      <vt:variant>
        <vt:lpwstr>_Toc73617062</vt:lpwstr>
      </vt:variant>
      <vt:variant>
        <vt:i4>1310768</vt:i4>
      </vt:variant>
      <vt:variant>
        <vt:i4>38</vt:i4>
      </vt:variant>
      <vt:variant>
        <vt:i4>0</vt:i4>
      </vt:variant>
      <vt:variant>
        <vt:i4>5</vt:i4>
      </vt:variant>
      <vt:variant>
        <vt:lpwstr/>
      </vt:variant>
      <vt:variant>
        <vt:lpwstr>_Toc73617061</vt:lpwstr>
      </vt:variant>
      <vt:variant>
        <vt:i4>1376304</vt:i4>
      </vt:variant>
      <vt:variant>
        <vt:i4>32</vt:i4>
      </vt:variant>
      <vt:variant>
        <vt:i4>0</vt:i4>
      </vt:variant>
      <vt:variant>
        <vt:i4>5</vt:i4>
      </vt:variant>
      <vt:variant>
        <vt:lpwstr/>
      </vt:variant>
      <vt:variant>
        <vt:lpwstr>_Toc73617060</vt:lpwstr>
      </vt:variant>
      <vt:variant>
        <vt:i4>1835059</vt:i4>
      </vt:variant>
      <vt:variant>
        <vt:i4>26</vt:i4>
      </vt:variant>
      <vt:variant>
        <vt:i4>0</vt:i4>
      </vt:variant>
      <vt:variant>
        <vt:i4>5</vt:i4>
      </vt:variant>
      <vt:variant>
        <vt:lpwstr/>
      </vt:variant>
      <vt:variant>
        <vt:lpwstr>_Toc73617059</vt:lpwstr>
      </vt:variant>
      <vt:variant>
        <vt:i4>1900595</vt:i4>
      </vt:variant>
      <vt:variant>
        <vt:i4>20</vt:i4>
      </vt:variant>
      <vt:variant>
        <vt:i4>0</vt:i4>
      </vt:variant>
      <vt:variant>
        <vt:i4>5</vt:i4>
      </vt:variant>
      <vt:variant>
        <vt:lpwstr/>
      </vt:variant>
      <vt:variant>
        <vt:lpwstr>_Toc73617058</vt:lpwstr>
      </vt:variant>
      <vt:variant>
        <vt:i4>1179699</vt:i4>
      </vt:variant>
      <vt:variant>
        <vt:i4>14</vt:i4>
      </vt:variant>
      <vt:variant>
        <vt:i4>0</vt:i4>
      </vt:variant>
      <vt:variant>
        <vt:i4>5</vt:i4>
      </vt:variant>
      <vt:variant>
        <vt:lpwstr/>
      </vt:variant>
      <vt:variant>
        <vt:lpwstr>_Toc73617057</vt:lpwstr>
      </vt:variant>
      <vt:variant>
        <vt:i4>1245235</vt:i4>
      </vt:variant>
      <vt:variant>
        <vt:i4>8</vt:i4>
      </vt:variant>
      <vt:variant>
        <vt:i4>0</vt:i4>
      </vt:variant>
      <vt:variant>
        <vt:i4>5</vt:i4>
      </vt:variant>
      <vt:variant>
        <vt:lpwstr/>
      </vt:variant>
      <vt:variant>
        <vt:lpwstr>_Toc73617056</vt:lpwstr>
      </vt:variant>
      <vt:variant>
        <vt:i4>1048627</vt:i4>
      </vt:variant>
      <vt:variant>
        <vt:i4>2</vt:i4>
      </vt:variant>
      <vt:variant>
        <vt:i4>0</vt:i4>
      </vt:variant>
      <vt:variant>
        <vt:i4>5</vt:i4>
      </vt:variant>
      <vt:variant>
        <vt:lpwstr/>
      </vt:variant>
      <vt:variant>
        <vt:lpwstr>_Toc73617055</vt:lpwstr>
      </vt:variant>
      <vt:variant>
        <vt:i4>6750236</vt:i4>
      </vt:variant>
      <vt:variant>
        <vt:i4>1119138</vt:i4>
      </vt:variant>
      <vt:variant>
        <vt:i4>1211</vt:i4>
      </vt:variant>
      <vt:variant>
        <vt:i4>1</vt:i4>
      </vt:variant>
      <vt:variant>
        <vt:lpwstr>http://dokipedia.ru/sites/default/files/doc_files/515/550/8/files/image3.emf.jpg</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_______________________________________</dc:title>
  <dc:subject/>
  <dc:creator>LUPPOV</dc:creator>
  <cp:keywords/>
  <dc:description/>
  <cp:lastModifiedBy>CYSY</cp:lastModifiedBy>
  <cp:revision>43</cp:revision>
  <cp:lastPrinted>2022-09-01T06:52:00Z</cp:lastPrinted>
  <dcterms:created xsi:type="dcterms:W3CDTF">2022-10-24T18:10:00Z</dcterms:created>
  <dcterms:modified xsi:type="dcterms:W3CDTF">2022-12-10T16:24:00Z</dcterms:modified>
</cp:coreProperties>
</file>